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270" w:type="dxa"/>
        <w:tblLayout w:type="fixed"/>
        <w:tblLook w:val="0000" w:firstRow="0" w:lastRow="0" w:firstColumn="0" w:lastColumn="0" w:noHBand="0" w:noVBand="0"/>
      </w:tblPr>
      <w:tblGrid>
        <w:gridCol w:w="933"/>
        <w:gridCol w:w="252"/>
        <w:gridCol w:w="8283"/>
      </w:tblGrid>
      <w:tr w:rsidR="00662628" w:rsidRPr="005C619D" w14:paraId="782C296F" w14:textId="77777777" w:rsidTr="00612446">
        <w:trPr>
          <w:tblHeader/>
        </w:trPr>
        <w:tc>
          <w:tcPr>
            <w:tcW w:w="933" w:type="dxa"/>
            <w:shd w:val="clear" w:color="auto" w:fill="auto"/>
          </w:tcPr>
          <w:p w14:paraId="262711AD" w14:textId="77777777" w:rsidR="00662628" w:rsidRPr="002141DF" w:rsidRDefault="00662628" w:rsidP="004D7F09">
            <w:pPr>
              <w:pStyle w:val="acctmergecolhdg"/>
              <w:spacing w:line="240" w:lineRule="atLeast"/>
              <w:rPr>
                <w:rFonts w:ascii="CordiaUPC" w:hAnsi="CordiaUPC" w:cs="CordiaUPC"/>
                <w:color w:val="000000"/>
                <w:sz w:val="26"/>
                <w:szCs w:val="26"/>
              </w:rPr>
            </w:pPr>
            <w:r w:rsidRPr="002141DF">
              <w:rPr>
                <w:rFonts w:ascii="CordiaUPC" w:hAnsi="CordiaUPC" w:cs="CordiaUPC" w:hint="cs"/>
                <w:color w:val="000000"/>
                <w:sz w:val="26"/>
                <w:szCs w:val="26"/>
                <w:lang w:val="en-US" w:bidi="th-TH"/>
              </w:rPr>
              <w:t>Note</w:t>
            </w:r>
          </w:p>
        </w:tc>
        <w:tc>
          <w:tcPr>
            <w:tcW w:w="252" w:type="dxa"/>
            <w:shd w:val="clear" w:color="auto" w:fill="auto"/>
          </w:tcPr>
          <w:p w14:paraId="43DDD497" w14:textId="77777777" w:rsidR="00662628" w:rsidRPr="002141DF" w:rsidRDefault="00662628" w:rsidP="004D7F09">
            <w:pPr>
              <w:pStyle w:val="acctmergecolhdg"/>
              <w:snapToGrid w:val="0"/>
              <w:spacing w:line="240" w:lineRule="atLeast"/>
              <w:jc w:val="left"/>
              <w:rPr>
                <w:rFonts w:ascii="CordiaUPC" w:hAnsi="CordiaUPC" w:cs="CordiaUPC"/>
                <w:color w:val="000000"/>
                <w:sz w:val="26"/>
                <w:szCs w:val="26"/>
              </w:rPr>
            </w:pPr>
          </w:p>
        </w:tc>
        <w:tc>
          <w:tcPr>
            <w:tcW w:w="8283" w:type="dxa"/>
            <w:shd w:val="clear" w:color="auto" w:fill="auto"/>
          </w:tcPr>
          <w:p w14:paraId="30318E48" w14:textId="77777777" w:rsidR="00662628" w:rsidRPr="002141DF" w:rsidRDefault="00662628" w:rsidP="004D7F09">
            <w:pPr>
              <w:pStyle w:val="acctmergecolhdg"/>
              <w:spacing w:line="240" w:lineRule="atLeast"/>
              <w:jc w:val="left"/>
              <w:rPr>
                <w:rFonts w:ascii="CordiaUPC" w:hAnsi="CordiaUPC" w:cs="CordiaUPC"/>
                <w:sz w:val="26"/>
                <w:szCs w:val="26"/>
              </w:rPr>
            </w:pPr>
            <w:r w:rsidRPr="002141DF">
              <w:rPr>
                <w:rFonts w:ascii="CordiaUPC" w:hAnsi="CordiaUPC" w:cs="CordiaUPC" w:hint="cs"/>
                <w:color w:val="000000"/>
                <w:sz w:val="26"/>
                <w:szCs w:val="26"/>
              </w:rPr>
              <w:t>Contents</w:t>
            </w:r>
          </w:p>
        </w:tc>
      </w:tr>
      <w:tr w:rsidR="00662628" w:rsidRPr="00703747" w14:paraId="6491BE39" w14:textId="77777777" w:rsidTr="00612446">
        <w:trPr>
          <w:tblHeader/>
        </w:trPr>
        <w:tc>
          <w:tcPr>
            <w:tcW w:w="933" w:type="dxa"/>
            <w:shd w:val="clear" w:color="auto" w:fill="auto"/>
          </w:tcPr>
          <w:p w14:paraId="513E79E4" w14:textId="77777777" w:rsidR="00662628" w:rsidRPr="00703747" w:rsidRDefault="00662628" w:rsidP="004D7F09">
            <w:pPr>
              <w:pStyle w:val="acctmergecolhdg"/>
              <w:snapToGrid w:val="0"/>
              <w:spacing w:line="240" w:lineRule="atLeast"/>
              <w:rPr>
                <w:rFonts w:ascii="CordiaUPC" w:hAnsi="CordiaUPC" w:cs="CordiaUPC"/>
                <w:b w:val="0"/>
                <w:bCs/>
                <w:color w:val="000000"/>
                <w:sz w:val="16"/>
                <w:szCs w:val="16"/>
              </w:rPr>
            </w:pPr>
          </w:p>
        </w:tc>
        <w:tc>
          <w:tcPr>
            <w:tcW w:w="252" w:type="dxa"/>
            <w:shd w:val="clear" w:color="auto" w:fill="auto"/>
          </w:tcPr>
          <w:p w14:paraId="64D6EF53" w14:textId="77777777" w:rsidR="00662628" w:rsidRPr="00703747" w:rsidRDefault="00662628" w:rsidP="004D7F09">
            <w:pPr>
              <w:pStyle w:val="acctmergecolhdg"/>
              <w:snapToGrid w:val="0"/>
              <w:spacing w:line="240" w:lineRule="atLeast"/>
              <w:jc w:val="left"/>
              <w:rPr>
                <w:rFonts w:ascii="CordiaUPC" w:hAnsi="CordiaUPC" w:cs="CordiaUPC"/>
                <w:b w:val="0"/>
                <w:bCs/>
                <w:color w:val="000000"/>
                <w:sz w:val="16"/>
                <w:szCs w:val="16"/>
              </w:rPr>
            </w:pPr>
          </w:p>
        </w:tc>
        <w:tc>
          <w:tcPr>
            <w:tcW w:w="8283" w:type="dxa"/>
            <w:shd w:val="clear" w:color="auto" w:fill="auto"/>
          </w:tcPr>
          <w:p w14:paraId="24A838A4" w14:textId="77777777" w:rsidR="00662628" w:rsidRPr="00703747" w:rsidRDefault="00662628" w:rsidP="004D7F09">
            <w:pPr>
              <w:pStyle w:val="acctmergecolhdg"/>
              <w:snapToGrid w:val="0"/>
              <w:spacing w:line="240" w:lineRule="atLeast"/>
              <w:jc w:val="left"/>
              <w:rPr>
                <w:rFonts w:ascii="CordiaUPC" w:hAnsi="CordiaUPC" w:cs="CordiaUPC"/>
                <w:b w:val="0"/>
                <w:bCs/>
                <w:color w:val="000000"/>
                <w:sz w:val="16"/>
                <w:szCs w:val="16"/>
                <w:lang w:bidi="th-TH"/>
              </w:rPr>
            </w:pPr>
          </w:p>
        </w:tc>
      </w:tr>
      <w:tr w:rsidR="009D269C" w:rsidRPr="005C619D" w14:paraId="5053C4A1" w14:textId="77777777" w:rsidTr="00612446">
        <w:tc>
          <w:tcPr>
            <w:tcW w:w="933" w:type="dxa"/>
            <w:shd w:val="clear" w:color="auto" w:fill="auto"/>
            <w:vAlign w:val="bottom"/>
          </w:tcPr>
          <w:p w14:paraId="463B77F5" w14:textId="77777777" w:rsidR="009D269C" w:rsidRPr="002141DF" w:rsidRDefault="009D269C" w:rsidP="004D7F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p>
        </w:tc>
        <w:tc>
          <w:tcPr>
            <w:tcW w:w="252" w:type="dxa"/>
            <w:shd w:val="clear" w:color="auto" w:fill="auto"/>
            <w:vAlign w:val="center"/>
          </w:tcPr>
          <w:p w14:paraId="7275D761" w14:textId="77777777" w:rsidR="009D269C" w:rsidRPr="002141DF" w:rsidRDefault="009D269C" w:rsidP="004D7F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DD49B3A" w14:textId="77777777" w:rsidR="009D269C" w:rsidRPr="002141DF" w:rsidRDefault="009D269C" w:rsidP="004D7F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General information </w:t>
            </w:r>
          </w:p>
        </w:tc>
      </w:tr>
      <w:tr w:rsidR="009D269C" w:rsidRPr="005C619D" w14:paraId="20A70821" w14:textId="77777777" w:rsidTr="00612446">
        <w:tc>
          <w:tcPr>
            <w:tcW w:w="933" w:type="dxa"/>
            <w:shd w:val="clear" w:color="auto" w:fill="auto"/>
            <w:vAlign w:val="bottom"/>
          </w:tcPr>
          <w:p w14:paraId="38AB360C" w14:textId="77777777" w:rsidR="009D269C" w:rsidRPr="002141DF" w:rsidRDefault="009D269C" w:rsidP="004D7F09">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p>
        </w:tc>
        <w:tc>
          <w:tcPr>
            <w:tcW w:w="252" w:type="dxa"/>
            <w:shd w:val="clear" w:color="auto" w:fill="auto"/>
            <w:vAlign w:val="center"/>
          </w:tcPr>
          <w:p w14:paraId="1B4530DF" w14:textId="77777777" w:rsidR="009D269C" w:rsidRPr="002141DF" w:rsidRDefault="009D269C" w:rsidP="004D7F09">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8708B91" w14:textId="4F82C817" w:rsidR="009D269C" w:rsidRPr="002141DF" w:rsidRDefault="009D269C" w:rsidP="004D7F09">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Basis of preparation of</w:t>
            </w:r>
            <w:r w:rsidR="00687CDC" w:rsidRPr="002141DF">
              <w:rPr>
                <w:rFonts w:ascii="CordiaUPC" w:hAnsi="CordiaUPC" w:cs="CordiaUPC" w:hint="cs"/>
                <w:b w:val="0"/>
                <w:bCs/>
                <w:color w:val="000000"/>
                <w:sz w:val="26"/>
                <w:szCs w:val="26"/>
              </w:rPr>
              <w:t xml:space="preserve"> the</w:t>
            </w:r>
            <w:r w:rsidRPr="002141DF">
              <w:rPr>
                <w:rFonts w:ascii="CordiaUPC" w:hAnsi="CordiaUPC" w:cs="CordiaUPC" w:hint="cs"/>
                <w:b w:val="0"/>
                <w:bCs/>
                <w:color w:val="000000"/>
                <w:sz w:val="26"/>
                <w:szCs w:val="26"/>
              </w:rPr>
              <w:t xml:space="preserve"> </w:t>
            </w:r>
            <w:r w:rsidR="001B0E58" w:rsidRPr="001B0E58">
              <w:rPr>
                <w:rFonts w:ascii="CordiaUPC" w:hAnsi="CordiaUPC" w:cs="CordiaUPC" w:hint="cs"/>
                <w:b w:val="0"/>
                <w:bCs/>
                <w:sz w:val="26"/>
                <w:szCs w:val="26"/>
                <w:lang w:val="en-US" w:eastAsia="en-GB" w:bidi="th-TH"/>
              </w:rPr>
              <w:t>interim</w:t>
            </w:r>
            <w:r w:rsidR="001B0E58" w:rsidRPr="001B0E58">
              <w:rPr>
                <w:rFonts w:ascii="CordiaUPC" w:hAnsi="CordiaUPC" w:cs="CordiaUPC" w:hint="cs"/>
                <w:b w:val="0"/>
                <w:bCs/>
                <w:color w:val="000000"/>
                <w:sz w:val="26"/>
                <w:szCs w:val="26"/>
              </w:rPr>
              <w:t xml:space="preserve"> </w:t>
            </w:r>
            <w:r w:rsidRPr="001B0E58">
              <w:rPr>
                <w:rFonts w:ascii="CordiaUPC" w:hAnsi="CordiaUPC" w:cs="CordiaUPC" w:hint="cs"/>
                <w:b w:val="0"/>
                <w:bCs/>
                <w:color w:val="000000"/>
                <w:sz w:val="26"/>
                <w:szCs w:val="26"/>
              </w:rPr>
              <w:t>financial</w:t>
            </w:r>
            <w:r w:rsidRPr="002141DF">
              <w:rPr>
                <w:rFonts w:ascii="CordiaUPC" w:hAnsi="CordiaUPC" w:cs="CordiaUPC" w:hint="cs"/>
                <w:b w:val="0"/>
                <w:bCs/>
                <w:color w:val="000000"/>
                <w:sz w:val="26"/>
                <w:szCs w:val="26"/>
              </w:rPr>
              <w:t xml:space="preserve"> statements </w:t>
            </w:r>
          </w:p>
        </w:tc>
      </w:tr>
      <w:tr w:rsidR="003548C3" w:rsidRPr="005C619D" w14:paraId="24957961" w14:textId="77777777" w:rsidTr="00612446">
        <w:tc>
          <w:tcPr>
            <w:tcW w:w="933" w:type="dxa"/>
            <w:shd w:val="clear" w:color="auto" w:fill="auto"/>
            <w:vAlign w:val="bottom"/>
          </w:tcPr>
          <w:p w14:paraId="42EF9448" w14:textId="6ECDF348" w:rsidR="003548C3" w:rsidRPr="002141DF" w:rsidRDefault="00663A53" w:rsidP="003548C3">
            <w:pPr>
              <w:pStyle w:val="acctmergecolhdg"/>
              <w:spacing w:line="240" w:lineRule="atLeast"/>
              <w:rPr>
                <w:rFonts w:ascii="CordiaUPC" w:hAnsi="CordiaUPC" w:cs="CordiaUPC"/>
                <w:b w:val="0"/>
                <w:bCs/>
                <w:color w:val="000000"/>
                <w:sz w:val="26"/>
                <w:szCs w:val="26"/>
                <w:lang w:bidi="th-TH"/>
              </w:rPr>
            </w:pPr>
            <w:r>
              <w:rPr>
                <w:rFonts w:ascii="CordiaUPC" w:hAnsi="CordiaUPC" w:cs="CordiaUPC"/>
                <w:b w:val="0"/>
                <w:bCs/>
                <w:color w:val="000000"/>
                <w:sz w:val="26"/>
                <w:szCs w:val="26"/>
              </w:rPr>
              <w:t>3</w:t>
            </w:r>
          </w:p>
        </w:tc>
        <w:tc>
          <w:tcPr>
            <w:tcW w:w="252" w:type="dxa"/>
            <w:shd w:val="clear" w:color="auto" w:fill="auto"/>
            <w:vAlign w:val="center"/>
          </w:tcPr>
          <w:p w14:paraId="7C187421"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12C1E5B"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Significant accounting policies </w:t>
            </w:r>
          </w:p>
        </w:tc>
      </w:tr>
      <w:tr w:rsidR="003548C3" w:rsidRPr="005C619D" w14:paraId="4523E7CD" w14:textId="77777777" w:rsidTr="00612446">
        <w:tc>
          <w:tcPr>
            <w:tcW w:w="933" w:type="dxa"/>
            <w:shd w:val="clear" w:color="auto" w:fill="auto"/>
            <w:vAlign w:val="bottom"/>
          </w:tcPr>
          <w:p w14:paraId="3C5E7D8C" w14:textId="51DEBEBA" w:rsidR="003548C3" w:rsidRPr="002141DF" w:rsidRDefault="00663A53"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w:t>
            </w:r>
          </w:p>
        </w:tc>
        <w:tc>
          <w:tcPr>
            <w:tcW w:w="252" w:type="dxa"/>
            <w:shd w:val="clear" w:color="auto" w:fill="auto"/>
            <w:vAlign w:val="center"/>
          </w:tcPr>
          <w:p w14:paraId="10032CF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4E1CA89" w14:textId="714E29C1"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Impact of COVID-19</w:t>
            </w:r>
          </w:p>
        </w:tc>
      </w:tr>
      <w:tr w:rsidR="003548C3" w:rsidRPr="005C619D" w14:paraId="478FA2A0" w14:textId="77777777" w:rsidTr="00612446">
        <w:tc>
          <w:tcPr>
            <w:tcW w:w="933" w:type="dxa"/>
            <w:shd w:val="clear" w:color="auto" w:fill="auto"/>
            <w:vAlign w:val="bottom"/>
          </w:tcPr>
          <w:p w14:paraId="6673D3F0" w14:textId="1D3E2AAD"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5</w:t>
            </w:r>
          </w:p>
        </w:tc>
        <w:tc>
          <w:tcPr>
            <w:tcW w:w="252" w:type="dxa"/>
            <w:shd w:val="clear" w:color="auto" w:fill="auto"/>
            <w:vAlign w:val="center"/>
          </w:tcPr>
          <w:p w14:paraId="04969EEB"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15B5319"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Risk management </w:t>
            </w:r>
          </w:p>
        </w:tc>
      </w:tr>
      <w:tr w:rsidR="003548C3" w:rsidRPr="005C619D" w14:paraId="56C4C0D5" w14:textId="77777777" w:rsidTr="00612446">
        <w:tc>
          <w:tcPr>
            <w:tcW w:w="933" w:type="dxa"/>
            <w:shd w:val="clear" w:color="auto" w:fill="auto"/>
            <w:vAlign w:val="bottom"/>
          </w:tcPr>
          <w:p w14:paraId="6C5EA4F8" w14:textId="65AF5071"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6</w:t>
            </w:r>
          </w:p>
        </w:tc>
        <w:tc>
          <w:tcPr>
            <w:tcW w:w="252" w:type="dxa"/>
            <w:shd w:val="clear" w:color="auto" w:fill="auto"/>
            <w:vAlign w:val="center"/>
          </w:tcPr>
          <w:p w14:paraId="05EBBDED"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E1DC14" w14:textId="00EA6A74" w:rsidR="003548C3" w:rsidRPr="002141DF" w:rsidRDefault="003548C3" w:rsidP="003548C3">
            <w:pPr>
              <w:pStyle w:val="acctmergecolhdg"/>
              <w:spacing w:line="240" w:lineRule="atLeast"/>
              <w:jc w:val="left"/>
              <w:rPr>
                <w:rFonts w:ascii="CordiaUPC" w:hAnsi="CordiaUPC" w:cs="CordiaUPC"/>
                <w:b w:val="0"/>
                <w:bCs/>
                <w:color w:val="000000"/>
                <w:sz w:val="26"/>
                <w:szCs w:val="26"/>
                <w:lang w:bidi="th-TH"/>
              </w:rPr>
            </w:pPr>
            <w:r w:rsidRPr="002141DF">
              <w:rPr>
                <w:rFonts w:ascii="CordiaUPC" w:hAnsi="CordiaUPC" w:cs="CordiaUPC" w:hint="cs"/>
                <w:b w:val="0"/>
                <w:bCs/>
                <w:color w:val="000000"/>
                <w:sz w:val="26"/>
                <w:szCs w:val="26"/>
              </w:rPr>
              <w:t xml:space="preserve">Fair value of </w:t>
            </w:r>
            <w:r w:rsidR="00D15315" w:rsidRPr="002141DF">
              <w:rPr>
                <w:rFonts w:ascii="CordiaUPC" w:hAnsi="CordiaUPC" w:cs="CordiaUPC" w:hint="cs"/>
                <w:b w:val="0"/>
                <w:bCs/>
                <w:color w:val="000000"/>
                <w:sz w:val="26"/>
                <w:szCs w:val="26"/>
                <w:lang w:val="en-US" w:bidi="th-TH"/>
              </w:rPr>
              <w:t xml:space="preserve">financial </w:t>
            </w:r>
            <w:r w:rsidRPr="002141DF">
              <w:rPr>
                <w:rFonts w:ascii="CordiaUPC" w:hAnsi="CordiaUPC" w:cs="CordiaUPC" w:hint="cs"/>
                <w:b w:val="0"/>
                <w:bCs/>
                <w:color w:val="000000"/>
                <w:sz w:val="26"/>
                <w:szCs w:val="26"/>
              </w:rPr>
              <w:t>assets and</w:t>
            </w:r>
            <w:r w:rsidR="00D15315" w:rsidRPr="002141DF">
              <w:rPr>
                <w:rFonts w:ascii="CordiaUPC" w:hAnsi="CordiaUPC" w:cs="CordiaUPC" w:hint="cs"/>
                <w:b w:val="0"/>
                <w:bCs/>
                <w:color w:val="000000"/>
                <w:sz w:val="26"/>
                <w:szCs w:val="26"/>
              </w:rPr>
              <w:t xml:space="preserve"> financial</w:t>
            </w:r>
            <w:r w:rsidRPr="002141DF">
              <w:rPr>
                <w:rFonts w:ascii="CordiaUPC" w:hAnsi="CordiaUPC" w:cs="CordiaUPC" w:hint="cs"/>
                <w:b w:val="0"/>
                <w:bCs/>
                <w:color w:val="000000"/>
                <w:sz w:val="26"/>
                <w:szCs w:val="26"/>
              </w:rPr>
              <w:t xml:space="preserve"> liabilities </w:t>
            </w:r>
          </w:p>
        </w:tc>
      </w:tr>
      <w:tr w:rsidR="003548C3" w:rsidRPr="005C619D" w14:paraId="615722B5" w14:textId="77777777" w:rsidTr="00612446">
        <w:trPr>
          <w:trHeight w:val="263"/>
        </w:trPr>
        <w:tc>
          <w:tcPr>
            <w:tcW w:w="933" w:type="dxa"/>
            <w:shd w:val="clear" w:color="auto" w:fill="auto"/>
            <w:vAlign w:val="bottom"/>
          </w:tcPr>
          <w:p w14:paraId="552695DA" w14:textId="587FD0CE"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7</w:t>
            </w:r>
          </w:p>
        </w:tc>
        <w:tc>
          <w:tcPr>
            <w:tcW w:w="252" w:type="dxa"/>
            <w:shd w:val="clear" w:color="auto" w:fill="auto"/>
            <w:vAlign w:val="center"/>
          </w:tcPr>
          <w:p w14:paraId="444FAA4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455192"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Maintenance of capital fund </w:t>
            </w:r>
          </w:p>
        </w:tc>
      </w:tr>
      <w:tr w:rsidR="003548C3" w:rsidRPr="005C619D" w14:paraId="38EA23D6" w14:textId="77777777" w:rsidTr="00612446">
        <w:trPr>
          <w:trHeight w:val="263"/>
        </w:trPr>
        <w:tc>
          <w:tcPr>
            <w:tcW w:w="933" w:type="dxa"/>
            <w:shd w:val="clear" w:color="auto" w:fill="auto"/>
            <w:vAlign w:val="bottom"/>
          </w:tcPr>
          <w:p w14:paraId="624B8994" w14:textId="36D9B825"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8</w:t>
            </w:r>
          </w:p>
        </w:tc>
        <w:tc>
          <w:tcPr>
            <w:tcW w:w="252" w:type="dxa"/>
            <w:shd w:val="clear" w:color="auto" w:fill="auto"/>
            <w:vAlign w:val="center"/>
          </w:tcPr>
          <w:p w14:paraId="06E9E0FD"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56904CE" w14:textId="6D5862FE"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Classification of financial assets and financial liabilities</w:t>
            </w:r>
          </w:p>
        </w:tc>
      </w:tr>
      <w:tr w:rsidR="003548C3" w:rsidRPr="005C619D" w14:paraId="447B1E5F" w14:textId="77777777" w:rsidTr="00612446">
        <w:trPr>
          <w:trHeight w:val="263"/>
        </w:trPr>
        <w:tc>
          <w:tcPr>
            <w:tcW w:w="933" w:type="dxa"/>
            <w:shd w:val="clear" w:color="auto" w:fill="auto"/>
            <w:vAlign w:val="bottom"/>
          </w:tcPr>
          <w:p w14:paraId="0BECBCDE" w14:textId="67113D77"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9</w:t>
            </w:r>
          </w:p>
        </w:tc>
        <w:tc>
          <w:tcPr>
            <w:tcW w:w="252" w:type="dxa"/>
            <w:shd w:val="clear" w:color="auto" w:fill="auto"/>
            <w:vAlign w:val="center"/>
          </w:tcPr>
          <w:p w14:paraId="14164121"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4CD5679" w14:textId="660869AA"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Financial assets measured at fair value through profit or loss</w:t>
            </w:r>
          </w:p>
        </w:tc>
      </w:tr>
      <w:tr w:rsidR="003548C3" w:rsidRPr="005C619D" w14:paraId="64CD57ED" w14:textId="77777777" w:rsidTr="00612446">
        <w:tc>
          <w:tcPr>
            <w:tcW w:w="933" w:type="dxa"/>
            <w:shd w:val="clear" w:color="auto" w:fill="auto"/>
            <w:vAlign w:val="bottom"/>
          </w:tcPr>
          <w:p w14:paraId="66DB5D55" w14:textId="2F30C026"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sidR="004A7345">
              <w:rPr>
                <w:rFonts w:ascii="CordiaUPC" w:hAnsi="CordiaUPC" w:cs="CordiaUPC"/>
                <w:b w:val="0"/>
                <w:bCs/>
                <w:color w:val="000000"/>
                <w:sz w:val="26"/>
                <w:szCs w:val="26"/>
              </w:rPr>
              <w:t>0</w:t>
            </w:r>
          </w:p>
        </w:tc>
        <w:tc>
          <w:tcPr>
            <w:tcW w:w="252" w:type="dxa"/>
            <w:shd w:val="clear" w:color="auto" w:fill="auto"/>
            <w:vAlign w:val="center"/>
          </w:tcPr>
          <w:p w14:paraId="08986F15"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AEA2D01"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Interbank and money market items, net (assets) </w:t>
            </w:r>
          </w:p>
        </w:tc>
      </w:tr>
      <w:tr w:rsidR="003548C3" w:rsidRPr="005C619D" w14:paraId="3AAFC0E1" w14:textId="77777777" w:rsidTr="00612446">
        <w:tc>
          <w:tcPr>
            <w:tcW w:w="933" w:type="dxa"/>
            <w:shd w:val="clear" w:color="auto" w:fill="auto"/>
            <w:vAlign w:val="bottom"/>
          </w:tcPr>
          <w:p w14:paraId="34B313C3" w14:textId="7AB07FF3"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sidR="004A7345">
              <w:rPr>
                <w:rFonts w:ascii="CordiaUPC" w:hAnsi="CordiaUPC" w:cs="CordiaUPC"/>
                <w:b w:val="0"/>
                <w:bCs/>
                <w:color w:val="000000"/>
                <w:sz w:val="26"/>
                <w:szCs w:val="26"/>
              </w:rPr>
              <w:t>1</w:t>
            </w:r>
          </w:p>
        </w:tc>
        <w:tc>
          <w:tcPr>
            <w:tcW w:w="252" w:type="dxa"/>
            <w:shd w:val="clear" w:color="auto" w:fill="auto"/>
            <w:vAlign w:val="center"/>
          </w:tcPr>
          <w:p w14:paraId="5509F28F"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9AB462A"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Derivatives </w:t>
            </w:r>
          </w:p>
        </w:tc>
      </w:tr>
      <w:tr w:rsidR="003548C3" w:rsidRPr="005C619D" w14:paraId="4DF51C0B" w14:textId="77777777" w:rsidTr="00612446">
        <w:tc>
          <w:tcPr>
            <w:tcW w:w="933" w:type="dxa"/>
            <w:shd w:val="clear" w:color="auto" w:fill="auto"/>
            <w:vAlign w:val="bottom"/>
          </w:tcPr>
          <w:p w14:paraId="038748E4" w14:textId="3381CC50"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sidR="004A7345">
              <w:rPr>
                <w:rFonts w:ascii="CordiaUPC" w:hAnsi="CordiaUPC" w:cs="CordiaUPC"/>
                <w:b w:val="0"/>
                <w:bCs/>
                <w:color w:val="000000"/>
                <w:sz w:val="26"/>
                <w:szCs w:val="26"/>
              </w:rPr>
              <w:t>2</w:t>
            </w:r>
          </w:p>
        </w:tc>
        <w:tc>
          <w:tcPr>
            <w:tcW w:w="252" w:type="dxa"/>
            <w:shd w:val="clear" w:color="auto" w:fill="auto"/>
            <w:vAlign w:val="center"/>
          </w:tcPr>
          <w:p w14:paraId="7803FB70"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BD1E2C2"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Investments, net</w:t>
            </w:r>
          </w:p>
        </w:tc>
      </w:tr>
      <w:tr w:rsidR="003548C3" w:rsidRPr="005C619D" w14:paraId="67BD06D5" w14:textId="77777777" w:rsidTr="00612446">
        <w:tc>
          <w:tcPr>
            <w:tcW w:w="933" w:type="dxa"/>
            <w:shd w:val="clear" w:color="auto" w:fill="auto"/>
            <w:vAlign w:val="bottom"/>
          </w:tcPr>
          <w:p w14:paraId="4F41BD98" w14:textId="1AA6C34B"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sidR="004A7345">
              <w:rPr>
                <w:rFonts w:ascii="CordiaUPC" w:hAnsi="CordiaUPC" w:cs="CordiaUPC"/>
                <w:b w:val="0"/>
                <w:bCs/>
                <w:color w:val="000000"/>
                <w:sz w:val="26"/>
                <w:szCs w:val="26"/>
              </w:rPr>
              <w:t>3</w:t>
            </w:r>
          </w:p>
        </w:tc>
        <w:tc>
          <w:tcPr>
            <w:tcW w:w="252" w:type="dxa"/>
            <w:shd w:val="clear" w:color="auto" w:fill="auto"/>
            <w:vAlign w:val="center"/>
          </w:tcPr>
          <w:p w14:paraId="281343C4"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61B7DFD"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Investments in subsidiaries and associate, net</w:t>
            </w:r>
          </w:p>
        </w:tc>
      </w:tr>
      <w:tr w:rsidR="003548C3" w:rsidRPr="005C619D" w14:paraId="4CDD66BC" w14:textId="77777777" w:rsidTr="00612446">
        <w:tc>
          <w:tcPr>
            <w:tcW w:w="933" w:type="dxa"/>
            <w:shd w:val="clear" w:color="auto" w:fill="auto"/>
            <w:vAlign w:val="bottom"/>
          </w:tcPr>
          <w:p w14:paraId="59BC14DC" w14:textId="08A2F2E8"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sidR="004A7345">
              <w:rPr>
                <w:rFonts w:ascii="CordiaUPC" w:hAnsi="CordiaUPC" w:cs="CordiaUPC"/>
                <w:b w:val="0"/>
                <w:bCs/>
                <w:color w:val="000000"/>
                <w:sz w:val="26"/>
                <w:szCs w:val="26"/>
              </w:rPr>
              <w:t>4</w:t>
            </w:r>
          </w:p>
        </w:tc>
        <w:tc>
          <w:tcPr>
            <w:tcW w:w="252" w:type="dxa"/>
            <w:shd w:val="clear" w:color="auto" w:fill="auto"/>
            <w:vAlign w:val="center"/>
          </w:tcPr>
          <w:p w14:paraId="1F7922F3"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53E94C1"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Loans to customers and accrued interest receivables, net</w:t>
            </w:r>
          </w:p>
        </w:tc>
      </w:tr>
      <w:tr w:rsidR="003548C3" w:rsidRPr="005C619D" w14:paraId="3B1B9BA5" w14:textId="77777777" w:rsidTr="00612446">
        <w:tc>
          <w:tcPr>
            <w:tcW w:w="933" w:type="dxa"/>
            <w:shd w:val="clear" w:color="auto" w:fill="auto"/>
            <w:vAlign w:val="bottom"/>
          </w:tcPr>
          <w:p w14:paraId="03E2C59D" w14:textId="2CA5DEE1"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sidR="004A7345">
              <w:rPr>
                <w:rFonts w:ascii="CordiaUPC" w:hAnsi="CordiaUPC" w:cs="CordiaUPC"/>
                <w:b w:val="0"/>
                <w:bCs/>
                <w:color w:val="000000"/>
                <w:sz w:val="26"/>
                <w:szCs w:val="26"/>
              </w:rPr>
              <w:t>5</w:t>
            </w:r>
          </w:p>
        </w:tc>
        <w:tc>
          <w:tcPr>
            <w:tcW w:w="252" w:type="dxa"/>
            <w:shd w:val="clear" w:color="auto" w:fill="auto"/>
            <w:vAlign w:val="center"/>
          </w:tcPr>
          <w:p w14:paraId="2DC3DAA6"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DA7D823" w14:textId="770AF901"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Allowance for expected credit loss</w:t>
            </w:r>
          </w:p>
        </w:tc>
      </w:tr>
      <w:tr w:rsidR="003548C3" w:rsidRPr="005C619D" w14:paraId="76BAF73C" w14:textId="77777777" w:rsidTr="00612446">
        <w:tc>
          <w:tcPr>
            <w:tcW w:w="933" w:type="dxa"/>
            <w:shd w:val="clear" w:color="auto" w:fill="auto"/>
            <w:vAlign w:val="bottom"/>
          </w:tcPr>
          <w:p w14:paraId="2D2ED61E" w14:textId="06F799FF"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sidR="004A7345">
              <w:rPr>
                <w:rFonts w:ascii="CordiaUPC" w:hAnsi="CordiaUPC" w:cs="CordiaUPC"/>
                <w:b w:val="0"/>
                <w:bCs/>
                <w:color w:val="000000"/>
                <w:sz w:val="26"/>
                <w:szCs w:val="26"/>
              </w:rPr>
              <w:t>6</w:t>
            </w:r>
          </w:p>
        </w:tc>
        <w:tc>
          <w:tcPr>
            <w:tcW w:w="252" w:type="dxa"/>
            <w:shd w:val="clear" w:color="auto" w:fill="auto"/>
            <w:vAlign w:val="center"/>
          </w:tcPr>
          <w:p w14:paraId="78D91A2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CE5C62"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Properties for sale, net</w:t>
            </w:r>
          </w:p>
        </w:tc>
      </w:tr>
      <w:tr w:rsidR="003548C3" w:rsidRPr="005C619D" w14:paraId="41FB0B76" w14:textId="77777777" w:rsidTr="00612446">
        <w:tc>
          <w:tcPr>
            <w:tcW w:w="933" w:type="dxa"/>
            <w:shd w:val="clear" w:color="auto" w:fill="auto"/>
            <w:vAlign w:val="bottom"/>
          </w:tcPr>
          <w:p w14:paraId="7DABBE9E" w14:textId="77D33FC1"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1</w:t>
            </w:r>
            <w:r w:rsidR="004A7345">
              <w:rPr>
                <w:rFonts w:ascii="CordiaUPC" w:hAnsi="CordiaUPC" w:cs="CordiaUPC"/>
                <w:b w:val="0"/>
                <w:bCs/>
                <w:color w:val="000000"/>
                <w:sz w:val="26"/>
                <w:szCs w:val="26"/>
              </w:rPr>
              <w:t>7</w:t>
            </w:r>
          </w:p>
        </w:tc>
        <w:tc>
          <w:tcPr>
            <w:tcW w:w="252" w:type="dxa"/>
            <w:shd w:val="clear" w:color="auto" w:fill="auto"/>
            <w:vAlign w:val="center"/>
          </w:tcPr>
          <w:p w14:paraId="40BC9D1F"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EE4937E"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Premises and equipment, net</w:t>
            </w:r>
          </w:p>
        </w:tc>
      </w:tr>
      <w:tr w:rsidR="003548C3" w:rsidRPr="005C619D" w14:paraId="6344C6DA" w14:textId="77777777" w:rsidTr="00612446">
        <w:tc>
          <w:tcPr>
            <w:tcW w:w="933" w:type="dxa"/>
            <w:shd w:val="clear" w:color="auto" w:fill="auto"/>
            <w:vAlign w:val="bottom"/>
          </w:tcPr>
          <w:p w14:paraId="56F37AAB" w14:textId="1B7466E3"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18</w:t>
            </w:r>
          </w:p>
        </w:tc>
        <w:tc>
          <w:tcPr>
            <w:tcW w:w="252" w:type="dxa"/>
            <w:shd w:val="clear" w:color="auto" w:fill="auto"/>
            <w:vAlign w:val="center"/>
          </w:tcPr>
          <w:p w14:paraId="55B5D2ED"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69C203"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Goodwill and other intangible assets, net</w:t>
            </w:r>
          </w:p>
        </w:tc>
      </w:tr>
      <w:tr w:rsidR="003548C3" w:rsidRPr="005C619D" w14:paraId="75A3A1A1" w14:textId="77777777" w:rsidTr="00612446">
        <w:tc>
          <w:tcPr>
            <w:tcW w:w="933" w:type="dxa"/>
            <w:shd w:val="clear" w:color="auto" w:fill="auto"/>
            <w:vAlign w:val="bottom"/>
          </w:tcPr>
          <w:p w14:paraId="608D8A43" w14:textId="5989B257"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19</w:t>
            </w:r>
          </w:p>
        </w:tc>
        <w:tc>
          <w:tcPr>
            <w:tcW w:w="252" w:type="dxa"/>
            <w:shd w:val="clear" w:color="auto" w:fill="auto"/>
            <w:vAlign w:val="center"/>
          </w:tcPr>
          <w:p w14:paraId="30FE09DA"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CCCBE0C"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Deferred tax and income tax </w:t>
            </w:r>
          </w:p>
        </w:tc>
      </w:tr>
      <w:tr w:rsidR="003548C3" w:rsidRPr="005C619D" w14:paraId="65046747" w14:textId="77777777" w:rsidTr="00612446">
        <w:tc>
          <w:tcPr>
            <w:tcW w:w="933" w:type="dxa"/>
            <w:shd w:val="clear" w:color="auto" w:fill="auto"/>
            <w:vAlign w:val="bottom"/>
          </w:tcPr>
          <w:p w14:paraId="343FCD97" w14:textId="11BD9D8F"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4A7345">
              <w:rPr>
                <w:rFonts w:ascii="CordiaUPC" w:hAnsi="CordiaUPC" w:cs="CordiaUPC"/>
                <w:b w:val="0"/>
                <w:bCs/>
                <w:color w:val="000000"/>
                <w:sz w:val="26"/>
                <w:szCs w:val="26"/>
              </w:rPr>
              <w:t>0</w:t>
            </w:r>
          </w:p>
        </w:tc>
        <w:tc>
          <w:tcPr>
            <w:tcW w:w="252" w:type="dxa"/>
            <w:shd w:val="clear" w:color="auto" w:fill="auto"/>
            <w:vAlign w:val="center"/>
          </w:tcPr>
          <w:p w14:paraId="0EBEE4DD"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C5E9EF1"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Deposits </w:t>
            </w:r>
          </w:p>
        </w:tc>
      </w:tr>
      <w:tr w:rsidR="003548C3" w:rsidRPr="005C619D" w14:paraId="03E9B5EC" w14:textId="77777777" w:rsidTr="00612446">
        <w:tc>
          <w:tcPr>
            <w:tcW w:w="933" w:type="dxa"/>
            <w:shd w:val="clear" w:color="auto" w:fill="auto"/>
            <w:vAlign w:val="bottom"/>
          </w:tcPr>
          <w:p w14:paraId="74FB05ED" w14:textId="1C916791"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21</w:t>
            </w:r>
          </w:p>
        </w:tc>
        <w:tc>
          <w:tcPr>
            <w:tcW w:w="252" w:type="dxa"/>
            <w:shd w:val="clear" w:color="auto" w:fill="auto"/>
            <w:vAlign w:val="center"/>
          </w:tcPr>
          <w:p w14:paraId="5D1F4DF5"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4FE8965"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Interbank and money market items (liabilities) </w:t>
            </w:r>
          </w:p>
        </w:tc>
      </w:tr>
      <w:tr w:rsidR="003548C3" w:rsidRPr="005C619D" w14:paraId="10A6A08A" w14:textId="77777777" w:rsidTr="00612446">
        <w:tc>
          <w:tcPr>
            <w:tcW w:w="933" w:type="dxa"/>
            <w:shd w:val="clear" w:color="auto" w:fill="auto"/>
            <w:vAlign w:val="bottom"/>
          </w:tcPr>
          <w:p w14:paraId="37F4C420" w14:textId="34653019"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4A7345">
              <w:rPr>
                <w:rFonts w:ascii="CordiaUPC" w:hAnsi="CordiaUPC" w:cs="CordiaUPC"/>
                <w:b w:val="0"/>
                <w:bCs/>
                <w:color w:val="000000"/>
                <w:sz w:val="26"/>
                <w:szCs w:val="26"/>
              </w:rPr>
              <w:t>2</w:t>
            </w:r>
          </w:p>
        </w:tc>
        <w:tc>
          <w:tcPr>
            <w:tcW w:w="252" w:type="dxa"/>
            <w:shd w:val="clear" w:color="auto" w:fill="auto"/>
            <w:vAlign w:val="center"/>
          </w:tcPr>
          <w:p w14:paraId="4414CB9A"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CD3B3D3"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Financial liabilities designated at fair value through profit or loss </w:t>
            </w:r>
          </w:p>
        </w:tc>
      </w:tr>
      <w:tr w:rsidR="003548C3" w:rsidRPr="005C619D" w14:paraId="1F61184B" w14:textId="77777777" w:rsidTr="00612446">
        <w:tc>
          <w:tcPr>
            <w:tcW w:w="933" w:type="dxa"/>
            <w:shd w:val="clear" w:color="auto" w:fill="auto"/>
            <w:vAlign w:val="bottom"/>
          </w:tcPr>
          <w:p w14:paraId="63697D69" w14:textId="0D2EA87B"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4A7345">
              <w:rPr>
                <w:rFonts w:ascii="CordiaUPC" w:hAnsi="CordiaUPC" w:cs="CordiaUPC"/>
                <w:b w:val="0"/>
                <w:bCs/>
                <w:color w:val="000000"/>
                <w:sz w:val="26"/>
                <w:szCs w:val="26"/>
              </w:rPr>
              <w:t>3</w:t>
            </w:r>
          </w:p>
        </w:tc>
        <w:tc>
          <w:tcPr>
            <w:tcW w:w="252" w:type="dxa"/>
            <w:shd w:val="clear" w:color="auto" w:fill="auto"/>
            <w:vAlign w:val="center"/>
          </w:tcPr>
          <w:p w14:paraId="60FD1696"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858527B"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Debts issued and borrowings, net</w:t>
            </w:r>
          </w:p>
        </w:tc>
      </w:tr>
      <w:tr w:rsidR="003548C3" w:rsidRPr="005C619D" w14:paraId="6F2EDF3F" w14:textId="77777777" w:rsidTr="00612446">
        <w:tc>
          <w:tcPr>
            <w:tcW w:w="933" w:type="dxa"/>
            <w:shd w:val="clear" w:color="auto" w:fill="auto"/>
            <w:vAlign w:val="bottom"/>
          </w:tcPr>
          <w:p w14:paraId="6AEDC664" w14:textId="390F6D72"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4A7345">
              <w:rPr>
                <w:rFonts w:ascii="CordiaUPC" w:hAnsi="CordiaUPC" w:cs="CordiaUPC"/>
                <w:b w:val="0"/>
                <w:bCs/>
                <w:color w:val="000000"/>
                <w:sz w:val="26"/>
                <w:szCs w:val="26"/>
              </w:rPr>
              <w:t>4</w:t>
            </w:r>
          </w:p>
        </w:tc>
        <w:tc>
          <w:tcPr>
            <w:tcW w:w="252" w:type="dxa"/>
            <w:shd w:val="clear" w:color="auto" w:fill="auto"/>
            <w:vAlign w:val="center"/>
          </w:tcPr>
          <w:p w14:paraId="3EE0DFAB"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3F167FB"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Provisions for employee benefits </w:t>
            </w:r>
          </w:p>
        </w:tc>
      </w:tr>
      <w:tr w:rsidR="003548C3" w:rsidRPr="005C619D" w14:paraId="0F5568B5" w14:textId="77777777" w:rsidTr="00612446">
        <w:tc>
          <w:tcPr>
            <w:tcW w:w="933" w:type="dxa"/>
            <w:shd w:val="clear" w:color="auto" w:fill="auto"/>
            <w:vAlign w:val="bottom"/>
          </w:tcPr>
          <w:p w14:paraId="743776A2" w14:textId="689607D6" w:rsidR="003548C3" w:rsidRPr="002141DF" w:rsidRDefault="003548C3"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4A7345">
              <w:rPr>
                <w:rFonts w:ascii="CordiaUPC" w:hAnsi="CordiaUPC" w:cs="CordiaUPC"/>
                <w:b w:val="0"/>
                <w:bCs/>
                <w:color w:val="000000"/>
                <w:sz w:val="26"/>
                <w:szCs w:val="26"/>
              </w:rPr>
              <w:t>5</w:t>
            </w:r>
          </w:p>
        </w:tc>
        <w:tc>
          <w:tcPr>
            <w:tcW w:w="252" w:type="dxa"/>
            <w:shd w:val="clear" w:color="auto" w:fill="auto"/>
            <w:vAlign w:val="center"/>
          </w:tcPr>
          <w:p w14:paraId="0ECF23B5"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B999E29"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Provisions for other liabilities </w:t>
            </w:r>
          </w:p>
        </w:tc>
      </w:tr>
      <w:tr w:rsidR="003548C3" w:rsidRPr="005C619D" w14:paraId="755FC6BC" w14:textId="77777777" w:rsidTr="00612446">
        <w:tc>
          <w:tcPr>
            <w:tcW w:w="933" w:type="dxa"/>
            <w:shd w:val="clear" w:color="auto" w:fill="auto"/>
            <w:vAlign w:val="bottom"/>
          </w:tcPr>
          <w:p w14:paraId="5A9EAB1D" w14:textId="438B92EA" w:rsidR="003548C3" w:rsidRPr="002141DF" w:rsidRDefault="00C870E9"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4A7345">
              <w:rPr>
                <w:rFonts w:ascii="CordiaUPC" w:hAnsi="CordiaUPC" w:cs="CordiaUPC"/>
                <w:b w:val="0"/>
                <w:bCs/>
                <w:color w:val="000000"/>
                <w:sz w:val="26"/>
                <w:szCs w:val="26"/>
              </w:rPr>
              <w:t>6</w:t>
            </w:r>
          </w:p>
        </w:tc>
        <w:tc>
          <w:tcPr>
            <w:tcW w:w="252" w:type="dxa"/>
            <w:shd w:val="clear" w:color="auto" w:fill="auto"/>
            <w:vAlign w:val="center"/>
          </w:tcPr>
          <w:p w14:paraId="14175CB1"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F4BAE04"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Deferred revenue </w:t>
            </w:r>
          </w:p>
        </w:tc>
      </w:tr>
      <w:tr w:rsidR="003548C3" w:rsidRPr="005C619D" w14:paraId="629E9BB4" w14:textId="77777777" w:rsidTr="00612446">
        <w:tc>
          <w:tcPr>
            <w:tcW w:w="933" w:type="dxa"/>
            <w:shd w:val="clear" w:color="auto" w:fill="auto"/>
            <w:vAlign w:val="bottom"/>
          </w:tcPr>
          <w:p w14:paraId="76582117" w14:textId="1BE46129" w:rsidR="003548C3" w:rsidRPr="002141DF" w:rsidRDefault="007428A8" w:rsidP="003548C3">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2</w:t>
            </w:r>
            <w:r w:rsidR="004A7345">
              <w:rPr>
                <w:rFonts w:ascii="CordiaUPC" w:hAnsi="CordiaUPC" w:cs="CordiaUPC"/>
                <w:b w:val="0"/>
                <w:bCs/>
                <w:color w:val="000000"/>
                <w:sz w:val="26"/>
                <w:szCs w:val="26"/>
              </w:rPr>
              <w:t>7</w:t>
            </w:r>
          </w:p>
        </w:tc>
        <w:tc>
          <w:tcPr>
            <w:tcW w:w="252" w:type="dxa"/>
            <w:shd w:val="clear" w:color="auto" w:fill="auto"/>
            <w:vAlign w:val="center"/>
          </w:tcPr>
          <w:p w14:paraId="2DFA66D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A4921B2" w14:textId="77777777"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Other liabilities </w:t>
            </w:r>
          </w:p>
        </w:tc>
      </w:tr>
      <w:tr w:rsidR="003548C3" w:rsidRPr="005C619D" w14:paraId="4A89BB94" w14:textId="77777777" w:rsidTr="00612446">
        <w:tc>
          <w:tcPr>
            <w:tcW w:w="933" w:type="dxa"/>
            <w:shd w:val="clear" w:color="auto" w:fill="auto"/>
            <w:vAlign w:val="bottom"/>
          </w:tcPr>
          <w:p w14:paraId="5114004A" w14:textId="393A3790"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28</w:t>
            </w:r>
          </w:p>
        </w:tc>
        <w:tc>
          <w:tcPr>
            <w:tcW w:w="252" w:type="dxa"/>
            <w:shd w:val="clear" w:color="auto" w:fill="auto"/>
            <w:vAlign w:val="center"/>
          </w:tcPr>
          <w:p w14:paraId="075BEC4E"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C852282" w14:textId="1211583F"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Offsetting of financial assets and financial liabilities</w:t>
            </w:r>
          </w:p>
        </w:tc>
      </w:tr>
      <w:tr w:rsidR="003548C3" w:rsidRPr="005C619D" w14:paraId="16D4AE59" w14:textId="77777777" w:rsidTr="00612446">
        <w:tc>
          <w:tcPr>
            <w:tcW w:w="933" w:type="dxa"/>
            <w:shd w:val="clear" w:color="auto" w:fill="auto"/>
            <w:vAlign w:val="bottom"/>
          </w:tcPr>
          <w:p w14:paraId="79C833E9" w14:textId="472547D0" w:rsidR="003548C3" w:rsidRPr="002141DF" w:rsidRDefault="004A7345" w:rsidP="003548C3">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29</w:t>
            </w:r>
          </w:p>
        </w:tc>
        <w:tc>
          <w:tcPr>
            <w:tcW w:w="252" w:type="dxa"/>
            <w:shd w:val="clear" w:color="auto" w:fill="auto"/>
            <w:vAlign w:val="center"/>
          </w:tcPr>
          <w:p w14:paraId="107C6496" w14:textId="77777777" w:rsidR="003548C3" w:rsidRPr="002141DF" w:rsidRDefault="003548C3" w:rsidP="003548C3">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F2B9A8C" w14:textId="6DD90DD3" w:rsidR="003548C3" w:rsidRPr="002141DF" w:rsidRDefault="003548C3" w:rsidP="003548C3">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Share-based payments - </w:t>
            </w:r>
            <w:proofErr w:type="spellStart"/>
            <w:r w:rsidRPr="002141DF">
              <w:rPr>
                <w:rFonts w:ascii="CordiaUPC" w:hAnsi="CordiaUPC" w:cs="CordiaUPC" w:hint="cs"/>
                <w:b w:val="0"/>
                <w:bCs/>
                <w:color w:val="000000"/>
                <w:sz w:val="26"/>
                <w:szCs w:val="26"/>
              </w:rPr>
              <w:t>T</w:t>
            </w:r>
            <w:r w:rsidR="00A77C3F">
              <w:rPr>
                <w:rFonts w:ascii="CordiaUPC" w:hAnsi="CordiaUPC" w:cs="CordiaUPC"/>
                <w:b w:val="0"/>
                <w:bCs/>
                <w:color w:val="000000"/>
                <w:sz w:val="26"/>
                <w:szCs w:val="26"/>
              </w:rPr>
              <w:t>M</w:t>
            </w:r>
            <w:r w:rsidRPr="002141DF">
              <w:rPr>
                <w:rFonts w:ascii="CordiaUPC" w:hAnsi="CordiaUPC" w:cs="CordiaUPC" w:hint="cs"/>
                <w:b w:val="0"/>
                <w:bCs/>
                <w:color w:val="000000"/>
                <w:sz w:val="26"/>
                <w:szCs w:val="26"/>
              </w:rPr>
              <w:t>B</w:t>
            </w:r>
            <w:r w:rsidR="00A77C3F">
              <w:rPr>
                <w:rFonts w:ascii="CordiaUPC" w:hAnsi="CordiaUPC" w:cs="CordiaUPC"/>
                <w:b w:val="0"/>
                <w:bCs/>
                <w:color w:val="000000"/>
                <w:sz w:val="26"/>
                <w:szCs w:val="26"/>
              </w:rPr>
              <w:t>Thanachart</w:t>
            </w:r>
            <w:proofErr w:type="spellEnd"/>
            <w:r w:rsidRPr="002141DF">
              <w:rPr>
                <w:rFonts w:ascii="CordiaUPC" w:hAnsi="CordiaUPC" w:cs="CordiaUPC" w:hint="cs"/>
                <w:b w:val="0"/>
                <w:bCs/>
                <w:color w:val="000000"/>
                <w:sz w:val="26"/>
                <w:szCs w:val="26"/>
              </w:rPr>
              <w:t xml:space="preserve"> </w:t>
            </w:r>
            <w:r w:rsidR="00DA5336" w:rsidRPr="002141DF">
              <w:rPr>
                <w:rFonts w:ascii="CordiaUPC" w:hAnsi="CordiaUPC" w:cs="CordiaUPC" w:hint="cs"/>
                <w:b w:val="0"/>
                <w:bCs/>
                <w:color w:val="000000"/>
                <w:sz w:val="26"/>
                <w:szCs w:val="26"/>
              </w:rPr>
              <w:t>Stock Retention Program</w:t>
            </w:r>
            <w:r w:rsidRPr="002141DF">
              <w:rPr>
                <w:rFonts w:ascii="CordiaUPC" w:hAnsi="CordiaUPC" w:cs="CordiaUPC" w:hint="cs"/>
                <w:b w:val="0"/>
                <w:bCs/>
                <w:color w:val="000000"/>
                <w:sz w:val="26"/>
                <w:szCs w:val="26"/>
              </w:rPr>
              <w:t xml:space="preserve"> </w:t>
            </w:r>
          </w:p>
        </w:tc>
      </w:tr>
      <w:tr w:rsidR="008F63CD" w:rsidRPr="005C619D" w14:paraId="6DAB20E9" w14:textId="77777777" w:rsidTr="00612446">
        <w:tc>
          <w:tcPr>
            <w:tcW w:w="933" w:type="dxa"/>
            <w:shd w:val="clear" w:color="auto" w:fill="auto"/>
            <w:vAlign w:val="bottom"/>
          </w:tcPr>
          <w:p w14:paraId="78315CBA" w14:textId="4F8EBA4B" w:rsidR="008F63CD" w:rsidRPr="002141DF" w:rsidRDefault="004A7345" w:rsidP="008F63CD">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30</w:t>
            </w:r>
          </w:p>
        </w:tc>
        <w:tc>
          <w:tcPr>
            <w:tcW w:w="252" w:type="dxa"/>
            <w:shd w:val="clear" w:color="auto" w:fill="auto"/>
            <w:vAlign w:val="center"/>
          </w:tcPr>
          <w:p w14:paraId="18BF47F4"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D382332" w14:textId="2F5C630F"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Share capital</w:t>
            </w:r>
          </w:p>
        </w:tc>
      </w:tr>
      <w:tr w:rsidR="008F63CD" w:rsidRPr="005C619D" w14:paraId="19AD1101" w14:textId="77777777" w:rsidTr="00612446">
        <w:tc>
          <w:tcPr>
            <w:tcW w:w="933" w:type="dxa"/>
            <w:shd w:val="clear" w:color="auto" w:fill="auto"/>
            <w:vAlign w:val="bottom"/>
          </w:tcPr>
          <w:p w14:paraId="591A6C46" w14:textId="242930D2"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sidR="004A7345">
              <w:rPr>
                <w:rFonts w:ascii="CordiaUPC" w:hAnsi="CordiaUPC" w:cs="CordiaUPC"/>
                <w:b w:val="0"/>
                <w:bCs/>
                <w:color w:val="000000"/>
                <w:sz w:val="26"/>
                <w:szCs w:val="26"/>
              </w:rPr>
              <w:t>1</w:t>
            </w:r>
          </w:p>
        </w:tc>
        <w:tc>
          <w:tcPr>
            <w:tcW w:w="252" w:type="dxa"/>
            <w:shd w:val="clear" w:color="auto" w:fill="auto"/>
            <w:vAlign w:val="center"/>
          </w:tcPr>
          <w:p w14:paraId="65B8AD57"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8DEE2BB" w14:textId="6B80DFDE"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Legal reserve</w:t>
            </w:r>
          </w:p>
        </w:tc>
      </w:tr>
      <w:tr w:rsidR="008F63CD" w:rsidRPr="005C619D" w14:paraId="64DC0003" w14:textId="77777777" w:rsidTr="00612446">
        <w:tc>
          <w:tcPr>
            <w:tcW w:w="933" w:type="dxa"/>
            <w:shd w:val="clear" w:color="auto" w:fill="auto"/>
            <w:vAlign w:val="bottom"/>
          </w:tcPr>
          <w:p w14:paraId="1F720A96" w14:textId="4FC1B776"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sidR="004A7345">
              <w:rPr>
                <w:rFonts w:ascii="CordiaUPC" w:hAnsi="CordiaUPC" w:cs="CordiaUPC"/>
                <w:b w:val="0"/>
                <w:bCs/>
                <w:color w:val="000000"/>
                <w:sz w:val="26"/>
                <w:szCs w:val="26"/>
              </w:rPr>
              <w:t>2</w:t>
            </w:r>
          </w:p>
        </w:tc>
        <w:tc>
          <w:tcPr>
            <w:tcW w:w="252" w:type="dxa"/>
            <w:shd w:val="clear" w:color="auto" w:fill="auto"/>
            <w:vAlign w:val="center"/>
          </w:tcPr>
          <w:p w14:paraId="750CF14F"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C925538" w14:textId="44DB1F7B"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Appropriation of profit and dividend payment</w:t>
            </w:r>
          </w:p>
        </w:tc>
      </w:tr>
      <w:tr w:rsidR="008F63CD" w:rsidRPr="005C619D" w14:paraId="2897B392" w14:textId="77777777" w:rsidTr="00612446">
        <w:tc>
          <w:tcPr>
            <w:tcW w:w="933" w:type="dxa"/>
            <w:shd w:val="clear" w:color="auto" w:fill="auto"/>
            <w:vAlign w:val="bottom"/>
          </w:tcPr>
          <w:p w14:paraId="66F9558B" w14:textId="29300D9A"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sidR="004A7345">
              <w:rPr>
                <w:rFonts w:ascii="CordiaUPC" w:hAnsi="CordiaUPC" w:cs="CordiaUPC"/>
                <w:b w:val="0"/>
                <w:bCs/>
                <w:color w:val="000000"/>
                <w:sz w:val="26"/>
                <w:szCs w:val="26"/>
              </w:rPr>
              <w:t>3</w:t>
            </w:r>
          </w:p>
        </w:tc>
        <w:tc>
          <w:tcPr>
            <w:tcW w:w="252" w:type="dxa"/>
            <w:shd w:val="clear" w:color="auto" w:fill="auto"/>
            <w:vAlign w:val="center"/>
          </w:tcPr>
          <w:p w14:paraId="0653A944"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2913B2B" w14:textId="0F8157D9"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Assets pledged as collateral and under restriction</w:t>
            </w:r>
          </w:p>
        </w:tc>
      </w:tr>
      <w:tr w:rsidR="008F63CD" w:rsidRPr="005C619D" w14:paraId="082B9D17" w14:textId="77777777" w:rsidTr="00612446">
        <w:tc>
          <w:tcPr>
            <w:tcW w:w="933" w:type="dxa"/>
            <w:shd w:val="clear" w:color="auto" w:fill="auto"/>
            <w:vAlign w:val="bottom"/>
          </w:tcPr>
          <w:p w14:paraId="5ED09E6F" w14:textId="4B9D2E06"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sidR="004A7345">
              <w:rPr>
                <w:rFonts w:ascii="CordiaUPC" w:hAnsi="CordiaUPC" w:cs="CordiaUPC"/>
                <w:b w:val="0"/>
                <w:bCs/>
                <w:color w:val="000000"/>
                <w:sz w:val="26"/>
                <w:szCs w:val="26"/>
              </w:rPr>
              <w:t>4</w:t>
            </w:r>
          </w:p>
        </w:tc>
        <w:tc>
          <w:tcPr>
            <w:tcW w:w="252" w:type="dxa"/>
            <w:shd w:val="clear" w:color="auto" w:fill="auto"/>
            <w:vAlign w:val="center"/>
          </w:tcPr>
          <w:p w14:paraId="045B0396"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2A53D40" w14:textId="45A0D839"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Commitments and contingent liabilities</w:t>
            </w:r>
          </w:p>
        </w:tc>
      </w:tr>
      <w:tr w:rsidR="008F63CD" w:rsidRPr="005C619D" w14:paraId="566E033C" w14:textId="77777777" w:rsidTr="00612446">
        <w:tc>
          <w:tcPr>
            <w:tcW w:w="933" w:type="dxa"/>
            <w:shd w:val="clear" w:color="auto" w:fill="auto"/>
            <w:vAlign w:val="bottom"/>
          </w:tcPr>
          <w:p w14:paraId="0C3630DC" w14:textId="36ABDB50"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sidR="004A7345">
              <w:rPr>
                <w:rFonts w:ascii="CordiaUPC" w:hAnsi="CordiaUPC" w:cs="CordiaUPC"/>
                <w:b w:val="0"/>
                <w:bCs/>
                <w:color w:val="000000"/>
                <w:sz w:val="26"/>
                <w:szCs w:val="26"/>
              </w:rPr>
              <w:t>5</w:t>
            </w:r>
          </w:p>
        </w:tc>
        <w:tc>
          <w:tcPr>
            <w:tcW w:w="252" w:type="dxa"/>
            <w:shd w:val="clear" w:color="auto" w:fill="auto"/>
            <w:vAlign w:val="center"/>
          </w:tcPr>
          <w:p w14:paraId="15FD0F90"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84ABE29" w14:textId="3022084F"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Related parties </w:t>
            </w:r>
          </w:p>
        </w:tc>
      </w:tr>
      <w:tr w:rsidR="008F63CD" w:rsidRPr="005C619D" w14:paraId="04FCFCCF" w14:textId="77777777" w:rsidTr="00612446">
        <w:tc>
          <w:tcPr>
            <w:tcW w:w="933" w:type="dxa"/>
            <w:shd w:val="clear" w:color="auto" w:fill="auto"/>
            <w:vAlign w:val="bottom"/>
          </w:tcPr>
          <w:p w14:paraId="557EF48E" w14:textId="56EA5154"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lastRenderedPageBreak/>
              <w:t>3</w:t>
            </w:r>
            <w:r w:rsidR="004A7345">
              <w:rPr>
                <w:rFonts w:ascii="CordiaUPC" w:hAnsi="CordiaUPC" w:cs="CordiaUPC"/>
                <w:b w:val="0"/>
                <w:bCs/>
                <w:color w:val="000000"/>
                <w:sz w:val="26"/>
                <w:szCs w:val="26"/>
              </w:rPr>
              <w:t>6</w:t>
            </w:r>
          </w:p>
        </w:tc>
        <w:tc>
          <w:tcPr>
            <w:tcW w:w="252" w:type="dxa"/>
            <w:shd w:val="clear" w:color="auto" w:fill="auto"/>
            <w:vAlign w:val="center"/>
          </w:tcPr>
          <w:p w14:paraId="0278CAAD"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F03EF37" w14:textId="0063B19A"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Segment information </w:t>
            </w:r>
          </w:p>
        </w:tc>
      </w:tr>
      <w:tr w:rsidR="008F63CD" w:rsidRPr="005C619D" w14:paraId="13D898F4" w14:textId="77777777" w:rsidTr="00612446">
        <w:tc>
          <w:tcPr>
            <w:tcW w:w="933" w:type="dxa"/>
            <w:shd w:val="clear" w:color="auto" w:fill="auto"/>
            <w:vAlign w:val="bottom"/>
          </w:tcPr>
          <w:p w14:paraId="787B43EC" w14:textId="668AA909"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3</w:t>
            </w:r>
            <w:r w:rsidR="004A7345">
              <w:rPr>
                <w:rFonts w:ascii="CordiaUPC" w:hAnsi="CordiaUPC" w:cs="CordiaUPC"/>
                <w:b w:val="0"/>
                <w:bCs/>
                <w:color w:val="000000"/>
                <w:sz w:val="26"/>
                <w:szCs w:val="26"/>
              </w:rPr>
              <w:t>7</w:t>
            </w:r>
          </w:p>
        </w:tc>
        <w:tc>
          <w:tcPr>
            <w:tcW w:w="252" w:type="dxa"/>
            <w:shd w:val="clear" w:color="auto" w:fill="auto"/>
            <w:vAlign w:val="center"/>
          </w:tcPr>
          <w:p w14:paraId="2BE9B3D0"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FA40ECD" w14:textId="3CA21008"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Financial position and results of operations classified by domestic and foreign business</w:t>
            </w:r>
          </w:p>
        </w:tc>
      </w:tr>
      <w:tr w:rsidR="008F63CD" w:rsidRPr="005C619D" w14:paraId="6321715D" w14:textId="77777777" w:rsidTr="00612446">
        <w:tc>
          <w:tcPr>
            <w:tcW w:w="933" w:type="dxa"/>
            <w:shd w:val="clear" w:color="auto" w:fill="auto"/>
            <w:vAlign w:val="bottom"/>
          </w:tcPr>
          <w:p w14:paraId="7770913E" w14:textId="0D76915C" w:rsidR="008F63CD" w:rsidRPr="002141DF" w:rsidRDefault="004A7345" w:rsidP="008F63CD">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38</w:t>
            </w:r>
          </w:p>
        </w:tc>
        <w:tc>
          <w:tcPr>
            <w:tcW w:w="252" w:type="dxa"/>
            <w:shd w:val="clear" w:color="auto" w:fill="auto"/>
            <w:vAlign w:val="center"/>
          </w:tcPr>
          <w:p w14:paraId="3480F81A"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2BACB98" w14:textId="33CF9B6E"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Interest income </w:t>
            </w:r>
          </w:p>
        </w:tc>
      </w:tr>
      <w:tr w:rsidR="008F63CD" w:rsidRPr="005C619D" w14:paraId="68BC1A2E" w14:textId="77777777" w:rsidTr="00612446">
        <w:tc>
          <w:tcPr>
            <w:tcW w:w="933" w:type="dxa"/>
            <w:shd w:val="clear" w:color="auto" w:fill="auto"/>
            <w:vAlign w:val="bottom"/>
          </w:tcPr>
          <w:p w14:paraId="1506F340" w14:textId="66C0A810" w:rsidR="008F63CD" w:rsidRPr="002141DF" w:rsidRDefault="004A7345" w:rsidP="008F63CD">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39</w:t>
            </w:r>
          </w:p>
        </w:tc>
        <w:tc>
          <w:tcPr>
            <w:tcW w:w="252" w:type="dxa"/>
            <w:shd w:val="clear" w:color="auto" w:fill="auto"/>
            <w:vAlign w:val="center"/>
          </w:tcPr>
          <w:p w14:paraId="46AE9865"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31932BC" w14:textId="6700E83B"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Interest expenses </w:t>
            </w:r>
          </w:p>
        </w:tc>
      </w:tr>
      <w:tr w:rsidR="008F63CD" w:rsidRPr="005C619D" w14:paraId="211F3129" w14:textId="77777777" w:rsidTr="00612446">
        <w:tc>
          <w:tcPr>
            <w:tcW w:w="933" w:type="dxa"/>
            <w:shd w:val="clear" w:color="auto" w:fill="auto"/>
            <w:vAlign w:val="bottom"/>
          </w:tcPr>
          <w:p w14:paraId="13454648" w14:textId="750D9B0F"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w:t>
            </w:r>
            <w:r w:rsidR="004A7345">
              <w:rPr>
                <w:rFonts w:ascii="CordiaUPC" w:hAnsi="CordiaUPC" w:cs="CordiaUPC"/>
                <w:b w:val="0"/>
                <w:bCs/>
                <w:color w:val="000000"/>
                <w:sz w:val="26"/>
                <w:szCs w:val="26"/>
              </w:rPr>
              <w:t>0</w:t>
            </w:r>
          </w:p>
        </w:tc>
        <w:tc>
          <w:tcPr>
            <w:tcW w:w="252" w:type="dxa"/>
            <w:shd w:val="clear" w:color="auto" w:fill="auto"/>
            <w:vAlign w:val="center"/>
          </w:tcPr>
          <w:p w14:paraId="63A5FD63"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1F6B8DF" w14:textId="4F592BCA"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rPr>
              <w:t xml:space="preserve">Net fees and service income </w:t>
            </w:r>
          </w:p>
        </w:tc>
      </w:tr>
      <w:tr w:rsidR="008F63CD" w:rsidRPr="005C619D" w14:paraId="327E619F" w14:textId="77777777" w:rsidTr="00612446">
        <w:tc>
          <w:tcPr>
            <w:tcW w:w="933" w:type="dxa"/>
            <w:shd w:val="clear" w:color="auto" w:fill="auto"/>
            <w:vAlign w:val="bottom"/>
          </w:tcPr>
          <w:p w14:paraId="64B61B8D" w14:textId="1E0FFDD7"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w:t>
            </w:r>
            <w:r w:rsidR="00025DD7">
              <w:rPr>
                <w:rFonts w:ascii="CordiaUPC" w:hAnsi="CordiaUPC" w:cs="CordiaUPC"/>
                <w:b w:val="0"/>
                <w:bCs/>
                <w:color w:val="000000"/>
                <w:sz w:val="26"/>
                <w:szCs w:val="26"/>
              </w:rPr>
              <w:t>1</w:t>
            </w:r>
          </w:p>
        </w:tc>
        <w:tc>
          <w:tcPr>
            <w:tcW w:w="252" w:type="dxa"/>
            <w:shd w:val="clear" w:color="auto" w:fill="auto"/>
            <w:vAlign w:val="center"/>
          </w:tcPr>
          <w:p w14:paraId="394BDFDE"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ED813DA" w14:textId="7ECD3F7B" w:rsidR="008F63CD" w:rsidRPr="002141DF" w:rsidRDefault="008F63CD" w:rsidP="008F63CD">
            <w:pPr>
              <w:pStyle w:val="acctmergecolhdg"/>
              <w:spacing w:line="240" w:lineRule="atLeast"/>
              <w:jc w:val="left"/>
              <w:rPr>
                <w:rFonts w:ascii="CordiaUPC" w:hAnsi="CordiaUPC" w:cs="CordiaUPC"/>
                <w:b w:val="0"/>
                <w:bCs/>
                <w:color w:val="000000"/>
                <w:sz w:val="26"/>
                <w:szCs w:val="26"/>
              </w:rPr>
            </w:pPr>
            <w:r w:rsidRPr="002141DF">
              <w:rPr>
                <w:rFonts w:ascii="CordiaUPC" w:hAnsi="CordiaUPC" w:cs="CordiaUPC" w:hint="cs"/>
                <w:b w:val="0"/>
                <w:bCs/>
                <w:color w:val="000000"/>
                <w:sz w:val="26"/>
                <w:szCs w:val="26"/>
                <w:lang w:val="en-US" w:bidi="th-TH"/>
              </w:rPr>
              <w:t>Net gain (loss) on financial instruments measured at fair value through profit or loss</w:t>
            </w:r>
          </w:p>
        </w:tc>
      </w:tr>
      <w:tr w:rsidR="008F63CD" w:rsidRPr="005C619D" w14:paraId="415B4975" w14:textId="77777777" w:rsidTr="00612446">
        <w:tc>
          <w:tcPr>
            <w:tcW w:w="933" w:type="dxa"/>
            <w:shd w:val="clear" w:color="auto" w:fill="auto"/>
            <w:vAlign w:val="bottom"/>
          </w:tcPr>
          <w:p w14:paraId="64382CCC" w14:textId="535ABAF5" w:rsidR="008F63CD" w:rsidRPr="002141DF" w:rsidRDefault="008F63CD" w:rsidP="008F63CD">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w:t>
            </w:r>
            <w:r w:rsidR="00025DD7">
              <w:rPr>
                <w:rFonts w:ascii="CordiaUPC" w:hAnsi="CordiaUPC" w:cs="CordiaUPC"/>
                <w:b w:val="0"/>
                <w:bCs/>
                <w:color w:val="000000"/>
                <w:sz w:val="26"/>
                <w:szCs w:val="26"/>
              </w:rPr>
              <w:t>2</w:t>
            </w:r>
          </w:p>
        </w:tc>
        <w:tc>
          <w:tcPr>
            <w:tcW w:w="252" w:type="dxa"/>
            <w:shd w:val="clear" w:color="auto" w:fill="auto"/>
            <w:vAlign w:val="center"/>
          </w:tcPr>
          <w:p w14:paraId="5A1B7B47" w14:textId="77777777" w:rsidR="008F63CD" w:rsidRPr="002141DF" w:rsidRDefault="008F63CD" w:rsidP="008F63CD">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B554595" w14:textId="25075FC9" w:rsidR="008F63CD" w:rsidRPr="002141DF" w:rsidRDefault="005948B0" w:rsidP="008F63CD">
            <w:pPr>
              <w:pStyle w:val="acctmergecolhdg"/>
              <w:spacing w:line="240" w:lineRule="atLeast"/>
              <w:jc w:val="left"/>
              <w:rPr>
                <w:rFonts w:ascii="CordiaUPC" w:hAnsi="CordiaUPC" w:cs="CordiaUPC"/>
                <w:b w:val="0"/>
                <w:bCs/>
                <w:color w:val="000000"/>
                <w:sz w:val="26"/>
                <w:szCs w:val="26"/>
                <w:lang w:val="en-US" w:bidi="th-TH"/>
              </w:rPr>
            </w:pPr>
            <w:r>
              <w:rPr>
                <w:rFonts w:ascii="CordiaUPC" w:hAnsi="CordiaUPC" w:cs="CordiaUPC"/>
                <w:b w:val="0"/>
                <w:bCs/>
                <w:color w:val="000000"/>
                <w:sz w:val="26"/>
                <w:szCs w:val="26"/>
              </w:rPr>
              <w:t xml:space="preserve">Net gain on </w:t>
            </w:r>
            <w:r w:rsidR="00013880">
              <w:rPr>
                <w:rFonts w:ascii="CordiaUPC" w:hAnsi="CordiaUPC" w:cs="CordiaUPC"/>
                <w:b w:val="0"/>
                <w:bCs/>
                <w:color w:val="000000"/>
                <w:sz w:val="26"/>
                <w:szCs w:val="26"/>
              </w:rPr>
              <w:t>investments</w:t>
            </w:r>
          </w:p>
        </w:tc>
      </w:tr>
      <w:tr w:rsidR="00D13E68" w:rsidRPr="005C619D" w14:paraId="1A851103" w14:textId="77777777" w:rsidTr="00612446">
        <w:tc>
          <w:tcPr>
            <w:tcW w:w="933" w:type="dxa"/>
            <w:shd w:val="clear" w:color="auto" w:fill="auto"/>
            <w:vAlign w:val="bottom"/>
          </w:tcPr>
          <w:p w14:paraId="706A9707" w14:textId="5D69DD17" w:rsidR="00D13E68" w:rsidRPr="002141DF" w:rsidRDefault="00D13E68" w:rsidP="00D13E68">
            <w:pPr>
              <w:pStyle w:val="acctmergecolhdg"/>
              <w:spacing w:line="240" w:lineRule="atLeast"/>
              <w:rPr>
                <w:rFonts w:ascii="CordiaUPC" w:hAnsi="CordiaUPC" w:cs="CordiaUPC"/>
                <w:b w:val="0"/>
                <w:bCs/>
                <w:color w:val="000000"/>
                <w:sz w:val="26"/>
                <w:szCs w:val="26"/>
              </w:rPr>
            </w:pPr>
            <w:r w:rsidRPr="002141DF">
              <w:rPr>
                <w:rFonts w:ascii="CordiaUPC" w:hAnsi="CordiaUPC" w:cs="CordiaUPC" w:hint="cs"/>
                <w:b w:val="0"/>
                <w:bCs/>
                <w:color w:val="000000"/>
                <w:sz w:val="26"/>
                <w:szCs w:val="26"/>
              </w:rPr>
              <w:t>4</w:t>
            </w:r>
            <w:r w:rsidR="00786D3E">
              <w:rPr>
                <w:rFonts w:ascii="CordiaUPC" w:hAnsi="CordiaUPC" w:cs="CordiaUPC"/>
                <w:b w:val="0"/>
                <w:bCs/>
                <w:color w:val="000000"/>
                <w:sz w:val="26"/>
                <w:szCs w:val="26"/>
              </w:rPr>
              <w:t>3</w:t>
            </w:r>
          </w:p>
        </w:tc>
        <w:tc>
          <w:tcPr>
            <w:tcW w:w="252" w:type="dxa"/>
            <w:shd w:val="clear" w:color="auto" w:fill="auto"/>
            <w:vAlign w:val="center"/>
          </w:tcPr>
          <w:p w14:paraId="4430CEDF" w14:textId="77777777" w:rsidR="00D13E68" w:rsidRPr="002141DF" w:rsidRDefault="00D13E68" w:rsidP="00D13E68">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F7D0712" w14:textId="00469A19" w:rsidR="00D13E68" w:rsidRPr="002141DF" w:rsidRDefault="00D13E68" w:rsidP="00D13E68">
            <w:pPr>
              <w:pStyle w:val="acctmergecolhdg"/>
              <w:spacing w:line="240" w:lineRule="atLeast"/>
              <w:jc w:val="left"/>
              <w:rPr>
                <w:rFonts w:ascii="CordiaUPC" w:hAnsi="CordiaUPC" w:cs="CordiaUPC"/>
                <w:b w:val="0"/>
                <w:bCs/>
                <w:color w:val="000000"/>
                <w:sz w:val="26"/>
                <w:szCs w:val="26"/>
                <w:lang w:val="en-US" w:bidi="th-TH"/>
              </w:rPr>
            </w:pPr>
            <w:r w:rsidRPr="002141DF">
              <w:rPr>
                <w:rFonts w:ascii="CordiaUPC" w:hAnsi="CordiaUPC" w:cs="CordiaUPC" w:hint="cs"/>
                <w:b w:val="0"/>
                <w:bCs/>
                <w:color w:val="000000"/>
                <w:sz w:val="26"/>
                <w:szCs w:val="26"/>
              </w:rPr>
              <w:t>Expected credit loss</w:t>
            </w:r>
          </w:p>
        </w:tc>
      </w:tr>
      <w:tr w:rsidR="00D13E68" w:rsidRPr="005C619D" w14:paraId="665D9CE6" w14:textId="77777777" w:rsidTr="00612446">
        <w:tc>
          <w:tcPr>
            <w:tcW w:w="933" w:type="dxa"/>
            <w:shd w:val="clear" w:color="auto" w:fill="auto"/>
            <w:vAlign w:val="bottom"/>
          </w:tcPr>
          <w:p w14:paraId="549CE986" w14:textId="426972DD" w:rsidR="00D13E68" w:rsidRPr="002141DF" w:rsidRDefault="00D13E68" w:rsidP="00D13E68">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w:t>
            </w:r>
            <w:r w:rsidR="00786D3E">
              <w:rPr>
                <w:rFonts w:ascii="CordiaUPC" w:hAnsi="CordiaUPC" w:cs="CordiaUPC"/>
                <w:b w:val="0"/>
                <w:bCs/>
                <w:color w:val="000000"/>
                <w:sz w:val="26"/>
                <w:szCs w:val="26"/>
              </w:rPr>
              <w:t>4</w:t>
            </w:r>
          </w:p>
        </w:tc>
        <w:tc>
          <w:tcPr>
            <w:tcW w:w="252" w:type="dxa"/>
            <w:shd w:val="clear" w:color="auto" w:fill="auto"/>
            <w:vAlign w:val="center"/>
          </w:tcPr>
          <w:p w14:paraId="22B79EC3" w14:textId="77777777" w:rsidR="00D13E68" w:rsidRPr="002141DF" w:rsidRDefault="00D13E68" w:rsidP="00D13E68">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79525396" w14:textId="1046773D" w:rsidR="00D13E68" w:rsidRPr="002141DF" w:rsidRDefault="00D13E68" w:rsidP="00D13E68">
            <w:pPr>
              <w:pStyle w:val="acctmergecolhdg"/>
              <w:spacing w:line="240" w:lineRule="atLeast"/>
              <w:jc w:val="left"/>
              <w:rPr>
                <w:rFonts w:ascii="CordiaUPC" w:hAnsi="CordiaUPC" w:cs="CordiaUPC"/>
                <w:b w:val="0"/>
                <w:bCs/>
                <w:color w:val="000000"/>
                <w:sz w:val="26"/>
                <w:szCs w:val="26"/>
                <w:lang w:val="en-US" w:bidi="th-TH"/>
              </w:rPr>
            </w:pPr>
            <w:r w:rsidRPr="002141DF">
              <w:rPr>
                <w:rFonts w:ascii="CordiaUPC" w:hAnsi="CordiaUPC" w:cs="CordiaUPC" w:hint="cs"/>
                <w:b w:val="0"/>
                <w:bCs/>
                <w:color w:val="000000"/>
                <w:sz w:val="26"/>
                <w:szCs w:val="26"/>
              </w:rPr>
              <w:t>Earnings per share</w:t>
            </w:r>
          </w:p>
        </w:tc>
      </w:tr>
      <w:tr w:rsidR="00D13E68" w:rsidRPr="005C619D" w14:paraId="70A2B69A" w14:textId="77777777" w:rsidTr="00612446">
        <w:tc>
          <w:tcPr>
            <w:tcW w:w="933" w:type="dxa"/>
            <w:shd w:val="clear" w:color="auto" w:fill="auto"/>
            <w:vAlign w:val="bottom"/>
          </w:tcPr>
          <w:p w14:paraId="22FA6B0B" w14:textId="59A31622" w:rsidR="00D13E68" w:rsidRDefault="004A7345" w:rsidP="00D13E68">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w:t>
            </w:r>
            <w:r w:rsidR="00786D3E">
              <w:rPr>
                <w:rFonts w:ascii="CordiaUPC" w:hAnsi="CordiaUPC" w:cs="CordiaUPC"/>
                <w:b w:val="0"/>
                <w:bCs/>
                <w:color w:val="000000"/>
                <w:sz w:val="26"/>
                <w:szCs w:val="26"/>
              </w:rPr>
              <w:t>5</w:t>
            </w:r>
          </w:p>
        </w:tc>
        <w:tc>
          <w:tcPr>
            <w:tcW w:w="252" w:type="dxa"/>
            <w:shd w:val="clear" w:color="auto" w:fill="auto"/>
            <w:vAlign w:val="center"/>
          </w:tcPr>
          <w:p w14:paraId="7BE9558A" w14:textId="77777777" w:rsidR="00D13E68" w:rsidRPr="002141DF" w:rsidRDefault="00D13E68" w:rsidP="00D13E68">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1839973" w14:textId="425765D8" w:rsidR="00D13E68" w:rsidRPr="002141DF" w:rsidRDefault="00D13E68" w:rsidP="00D13E68">
            <w:pPr>
              <w:pStyle w:val="acctmergecolhdg"/>
              <w:spacing w:line="240" w:lineRule="atLeast"/>
              <w:jc w:val="left"/>
              <w:rPr>
                <w:rFonts w:ascii="CordiaUPC" w:hAnsi="CordiaUPC" w:cs="CordiaUPC"/>
                <w:b w:val="0"/>
                <w:bCs/>
                <w:color w:val="000000"/>
                <w:sz w:val="26"/>
                <w:szCs w:val="26"/>
                <w:cs/>
                <w:lang w:bidi="th-TH"/>
              </w:rPr>
            </w:pPr>
            <w:bookmarkStart w:id="0" w:name="_Hlk79342248"/>
            <w:r>
              <w:rPr>
                <w:rFonts w:ascii="CordiaUPC" w:hAnsi="CordiaUPC" w:cs="CordiaUPC"/>
                <w:b w:val="0"/>
                <w:bCs/>
                <w:color w:val="000000"/>
                <w:sz w:val="26"/>
                <w:szCs w:val="26"/>
              </w:rPr>
              <w:t>Events after the reporting period</w:t>
            </w:r>
            <w:bookmarkEnd w:id="0"/>
          </w:p>
        </w:tc>
      </w:tr>
    </w:tbl>
    <w:p w14:paraId="14A8CED1" w14:textId="66B009C7" w:rsidR="004C33A5" w:rsidRPr="002141DF" w:rsidRDefault="00644F7B" w:rsidP="0039266C">
      <w:pPr>
        <w:ind w:firstLine="540"/>
        <w:rPr>
          <w:rFonts w:ascii="CordiaUPC" w:hAnsi="CordiaUPC" w:cs="CordiaUPC"/>
          <w:sz w:val="26"/>
          <w:szCs w:val="26"/>
        </w:rPr>
      </w:pPr>
      <w:r w:rsidRPr="005C619D">
        <w:rPr>
          <w:rFonts w:cs="Times New Roman"/>
          <w:lang w:val="en-US"/>
        </w:rPr>
        <w:br w:type="page"/>
      </w:r>
      <w:r w:rsidR="004C33A5" w:rsidRPr="002141DF">
        <w:rPr>
          <w:rFonts w:ascii="CordiaUPC" w:hAnsi="CordiaUPC" w:cs="CordiaUPC" w:hint="cs"/>
          <w:sz w:val="26"/>
          <w:szCs w:val="26"/>
          <w:lang w:val="en-US"/>
        </w:rPr>
        <w:lastRenderedPageBreak/>
        <w:t xml:space="preserve">These </w:t>
      </w:r>
      <w:r w:rsidR="00331298" w:rsidRPr="002141DF">
        <w:rPr>
          <w:rFonts w:ascii="CordiaUPC" w:hAnsi="CordiaUPC" w:cs="CordiaUPC" w:hint="cs"/>
          <w:sz w:val="26"/>
          <w:szCs w:val="26"/>
          <w:lang w:val="en-US"/>
        </w:rPr>
        <w:t>note</w:t>
      </w:r>
      <w:r w:rsidR="004C33A5" w:rsidRPr="002141DF">
        <w:rPr>
          <w:rFonts w:ascii="CordiaUPC" w:hAnsi="CordiaUPC" w:cs="CordiaUPC" w:hint="cs"/>
          <w:sz w:val="26"/>
          <w:szCs w:val="26"/>
          <w:lang w:val="en-US"/>
        </w:rPr>
        <w:t>s form an integral part of the</w:t>
      </w:r>
      <w:r w:rsidR="00F8506E" w:rsidRPr="002141DF">
        <w:rPr>
          <w:rFonts w:ascii="CordiaUPC" w:hAnsi="CordiaUPC" w:cs="CordiaUPC" w:hint="cs"/>
          <w:sz w:val="26"/>
          <w:szCs w:val="26"/>
          <w:lang w:val="en-US" w:eastAsia="en-GB" w:bidi="th-TH"/>
        </w:rPr>
        <w:t xml:space="preserve"> </w:t>
      </w:r>
      <w:r w:rsidR="001B0E58" w:rsidRPr="001B0E58">
        <w:rPr>
          <w:rFonts w:ascii="CordiaUPC" w:hAnsi="CordiaUPC" w:cs="CordiaUPC" w:hint="cs"/>
          <w:bCs/>
          <w:sz w:val="26"/>
          <w:szCs w:val="26"/>
          <w:lang w:val="en-US" w:eastAsia="en-GB" w:bidi="th-TH"/>
        </w:rPr>
        <w:t>interim</w:t>
      </w:r>
      <w:r w:rsidR="001B0E58" w:rsidRPr="001B0E58">
        <w:rPr>
          <w:rFonts w:ascii="CordiaUPC" w:hAnsi="CordiaUPC" w:cs="CordiaUPC" w:hint="cs"/>
          <w:b/>
          <w:bCs/>
          <w:color w:val="000000"/>
          <w:sz w:val="26"/>
          <w:szCs w:val="26"/>
        </w:rPr>
        <w:t xml:space="preserve"> </w:t>
      </w:r>
      <w:r w:rsidR="004C33A5" w:rsidRPr="002141DF">
        <w:rPr>
          <w:rFonts w:ascii="CordiaUPC" w:hAnsi="CordiaUPC" w:cs="CordiaUPC" w:hint="cs"/>
          <w:sz w:val="26"/>
          <w:szCs w:val="26"/>
          <w:lang w:val="en-US"/>
        </w:rPr>
        <w:t>financial statements.</w:t>
      </w:r>
    </w:p>
    <w:p w14:paraId="2B12F567" w14:textId="77777777" w:rsidR="000F02A4" w:rsidRPr="002141DF" w:rsidRDefault="000F02A4" w:rsidP="005748C7">
      <w:pPr>
        <w:spacing w:line="240" w:lineRule="atLeast"/>
        <w:ind w:left="540" w:right="-28"/>
        <w:jc w:val="thaiDistribute"/>
        <w:rPr>
          <w:rFonts w:ascii="CordiaUPC" w:hAnsi="CordiaUPC" w:cs="CordiaUPC"/>
          <w:sz w:val="26"/>
          <w:szCs w:val="26"/>
        </w:rPr>
      </w:pPr>
    </w:p>
    <w:p w14:paraId="115D4338" w14:textId="40FCCADF" w:rsidR="009E549C" w:rsidRPr="002141DF" w:rsidRDefault="0078376E" w:rsidP="005748C7">
      <w:pPr>
        <w:spacing w:line="240" w:lineRule="atLeast"/>
        <w:ind w:left="540" w:right="-28"/>
        <w:jc w:val="thaiDistribute"/>
        <w:rPr>
          <w:rFonts w:ascii="CordiaUPC" w:hAnsi="CordiaUPC" w:cs="CordiaUPC"/>
          <w:sz w:val="26"/>
          <w:szCs w:val="26"/>
        </w:rPr>
      </w:pPr>
      <w:r w:rsidRPr="002141DF">
        <w:rPr>
          <w:rFonts w:ascii="CordiaUPC" w:hAnsi="CordiaUPC" w:cs="CordiaUPC" w:hint="cs"/>
          <w:sz w:val="26"/>
          <w:szCs w:val="26"/>
        </w:rPr>
        <w:t>The</w:t>
      </w:r>
      <w:r w:rsidR="00462BD5" w:rsidRPr="002141DF">
        <w:rPr>
          <w:rFonts w:ascii="CordiaUPC" w:hAnsi="CordiaUPC" w:cs="CordiaUPC" w:hint="cs"/>
          <w:sz w:val="26"/>
          <w:szCs w:val="26"/>
        </w:rPr>
        <w:t xml:space="preserve"> </w:t>
      </w:r>
      <w:r w:rsidR="001B0E58" w:rsidRPr="001B0E58">
        <w:rPr>
          <w:rFonts w:ascii="CordiaUPC" w:hAnsi="CordiaUPC" w:cs="CordiaUPC" w:hint="cs"/>
          <w:bCs/>
          <w:sz w:val="26"/>
          <w:szCs w:val="26"/>
          <w:lang w:val="en-US" w:eastAsia="en-GB" w:bidi="th-TH"/>
        </w:rPr>
        <w:t>interim</w:t>
      </w:r>
      <w:r w:rsidR="001B0E58" w:rsidRPr="001B0E58">
        <w:rPr>
          <w:rFonts w:ascii="CordiaUPC" w:hAnsi="CordiaUPC" w:cs="CordiaUPC" w:hint="cs"/>
          <w:b/>
          <w:bCs/>
          <w:color w:val="000000"/>
          <w:sz w:val="26"/>
          <w:szCs w:val="26"/>
        </w:rPr>
        <w:t xml:space="preserve"> </w:t>
      </w:r>
      <w:r w:rsidR="00CB2F1B" w:rsidRPr="002141DF">
        <w:rPr>
          <w:rFonts w:ascii="CordiaUPC" w:hAnsi="CordiaUPC" w:cs="CordiaUPC" w:hint="cs"/>
          <w:sz w:val="26"/>
          <w:szCs w:val="26"/>
        </w:rPr>
        <w:t>financial statements issued for Thai statutory and regulatory reporting purposes are</w:t>
      </w:r>
      <w:r w:rsidR="00B2619F" w:rsidRPr="002141DF">
        <w:rPr>
          <w:rFonts w:ascii="CordiaUPC" w:hAnsi="CordiaUPC" w:cs="CordiaUPC" w:hint="cs"/>
          <w:sz w:val="26"/>
          <w:szCs w:val="26"/>
        </w:rPr>
        <w:t xml:space="preserve"> </w:t>
      </w:r>
      <w:r w:rsidR="00CB2F1B" w:rsidRPr="002141DF">
        <w:rPr>
          <w:rFonts w:ascii="CordiaUPC" w:hAnsi="CordiaUPC" w:cs="CordiaUPC" w:hint="cs"/>
          <w:sz w:val="26"/>
          <w:szCs w:val="26"/>
        </w:rPr>
        <w:t>prepared in the Thai language. These English language financial statements have been prepared from</w:t>
      </w:r>
      <w:r w:rsidR="00B2619F" w:rsidRPr="002141DF">
        <w:rPr>
          <w:rFonts w:ascii="CordiaUPC" w:hAnsi="CordiaUPC" w:cs="CordiaUPC" w:hint="cs"/>
          <w:sz w:val="26"/>
          <w:szCs w:val="26"/>
        </w:rPr>
        <w:t xml:space="preserve"> </w:t>
      </w:r>
      <w:r w:rsidR="00CB2F1B" w:rsidRPr="002141DF">
        <w:rPr>
          <w:rFonts w:ascii="CordiaUPC" w:hAnsi="CordiaUPC" w:cs="CordiaUPC" w:hint="cs"/>
          <w:sz w:val="26"/>
          <w:szCs w:val="26"/>
        </w:rPr>
        <w:t xml:space="preserve">the Thai language statutory financial </w:t>
      </w:r>
      <w:proofErr w:type="gramStart"/>
      <w:r w:rsidR="00CB2F1B" w:rsidRPr="002141DF">
        <w:rPr>
          <w:rFonts w:ascii="CordiaUPC" w:hAnsi="CordiaUPC" w:cs="CordiaUPC" w:hint="cs"/>
          <w:sz w:val="26"/>
          <w:szCs w:val="26"/>
        </w:rPr>
        <w:t>statements, and</w:t>
      </w:r>
      <w:proofErr w:type="gramEnd"/>
      <w:r w:rsidR="00CB2F1B" w:rsidRPr="002141DF">
        <w:rPr>
          <w:rFonts w:ascii="CordiaUPC" w:hAnsi="CordiaUPC" w:cs="CordiaUPC" w:hint="cs"/>
          <w:sz w:val="26"/>
          <w:szCs w:val="26"/>
        </w:rPr>
        <w:t xml:space="preserve"> were approved and authorised for issue by the Board of Directors on</w:t>
      </w:r>
      <w:r w:rsidR="004D4950" w:rsidRPr="002141DF">
        <w:rPr>
          <w:rFonts w:ascii="CordiaUPC" w:hAnsi="CordiaUPC" w:cs="CordiaUPC" w:hint="cs"/>
          <w:sz w:val="26"/>
          <w:szCs w:val="26"/>
        </w:rPr>
        <w:t xml:space="preserve"> </w:t>
      </w:r>
      <w:r w:rsidR="00CA4442">
        <w:rPr>
          <w:rFonts w:ascii="CordiaUPC" w:hAnsi="CordiaUPC" w:cs="CordiaUPC"/>
          <w:sz w:val="26"/>
          <w:szCs w:val="26"/>
        </w:rPr>
        <w:t>26</w:t>
      </w:r>
      <w:r w:rsidR="001B0E58" w:rsidRPr="00B27BEB">
        <w:rPr>
          <w:rFonts w:ascii="CordiaUPC" w:eastAsia="Times New Roman" w:hAnsi="CordiaUPC" w:cs="CordiaUPC" w:hint="cs"/>
          <w:sz w:val="26"/>
          <w:szCs w:val="26"/>
          <w:lang w:val="en-US"/>
        </w:rPr>
        <w:t xml:space="preserve"> August 202</w:t>
      </w:r>
      <w:r w:rsidR="001B0E58">
        <w:rPr>
          <w:rFonts w:ascii="CordiaUPC" w:eastAsia="Times New Roman" w:hAnsi="CordiaUPC" w:cs="CordiaUPC"/>
          <w:sz w:val="26"/>
          <w:szCs w:val="26"/>
          <w:lang w:val="en-US"/>
        </w:rPr>
        <w:t>1</w:t>
      </w:r>
      <w:r w:rsidR="00F8506E" w:rsidRPr="002141DF">
        <w:rPr>
          <w:rFonts w:ascii="CordiaUPC" w:eastAsia="Times New Roman" w:hAnsi="CordiaUPC" w:cs="CordiaUPC" w:hint="cs"/>
          <w:sz w:val="26"/>
          <w:szCs w:val="26"/>
          <w:lang w:val="en-US"/>
        </w:rPr>
        <w:t>.</w:t>
      </w:r>
    </w:p>
    <w:p w14:paraId="41E863CE" w14:textId="77777777" w:rsidR="00CB2F1B" w:rsidRPr="002141DF" w:rsidRDefault="00CB2F1B" w:rsidP="005748C7">
      <w:pPr>
        <w:spacing w:line="240" w:lineRule="atLeast"/>
        <w:ind w:left="540" w:right="-28"/>
        <w:jc w:val="thaiDistribute"/>
        <w:rPr>
          <w:rFonts w:ascii="CordiaUPC" w:hAnsi="CordiaUPC" w:cs="CordiaUPC"/>
          <w:b/>
          <w:bCs/>
          <w:sz w:val="26"/>
          <w:szCs w:val="26"/>
        </w:rPr>
      </w:pPr>
    </w:p>
    <w:p w14:paraId="0B49B2FA" w14:textId="77777777" w:rsidR="00B23E6B" w:rsidRPr="000F2676" w:rsidRDefault="00C766E6" w:rsidP="0057090B">
      <w:pPr>
        <w:pStyle w:val="Heading1"/>
        <w:numPr>
          <w:ilvl w:val="0"/>
          <w:numId w:val="18"/>
        </w:numPr>
        <w:spacing w:before="0" w:after="0" w:line="240" w:lineRule="atLeast"/>
        <w:ind w:left="540" w:hanging="540"/>
        <w:rPr>
          <w:rFonts w:ascii="CordiaUPC" w:hAnsi="CordiaUPC" w:cs="CordiaUPC"/>
          <w:i w:val="0"/>
          <w:iCs/>
          <w:sz w:val="28"/>
          <w:szCs w:val="28"/>
        </w:rPr>
      </w:pPr>
      <w:r w:rsidRPr="000F2676">
        <w:rPr>
          <w:rFonts w:ascii="CordiaUPC" w:hAnsi="CordiaUPC" w:cs="CordiaUPC" w:hint="cs"/>
          <w:i w:val="0"/>
          <w:iCs/>
          <w:sz w:val="28"/>
          <w:szCs w:val="28"/>
        </w:rPr>
        <w:t>General information</w:t>
      </w:r>
    </w:p>
    <w:p w14:paraId="2563CBD5" w14:textId="77777777" w:rsidR="009E549C" w:rsidRPr="002141DF" w:rsidRDefault="009E549C" w:rsidP="004D6469">
      <w:pPr>
        <w:pStyle w:val="block"/>
        <w:spacing w:after="0" w:line="220" w:lineRule="exact"/>
        <w:ind w:left="547"/>
        <w:jc w:val="both"/>
        <w:rPr>
          <w:rFonts w:ascii="CordiaUPC" w:hAnsi="CordiaUPC" w:cs="CordiaUPC"/>
          <w:sz w:val="26"/>
          <w:szCs w:val="26"/>
          <w:lang w:val="en-US"/>
        </w:rPr>
      </w:pPr>
    </w:p>
    <w:p w14:paraId="008F67E6" w14:textId="05F00691" w:rsidR="001B0B58" w:rsidRPr="002141DF" w:rsidRDefault="00F314B4" w:rsidP="005748C7">
      <w:pPr>
        <w:spacing w:line="240" w:lineRule="atLeast"/>
        <w:ind w:left="540" w:right="-28"/>
        <w:jc w:val="thaiDistribute"/>
        <w:rPr>
          <w:rFonts w:ascii="CordiaUPC" w:hAnsi="CordiaUPC" w:cs="CordiaUPC"/>
          <w:sz w:val="26"/>
          <w:szCs w:val="26"/>
        </w:rPr>
      </w:pPr>
      <w:proofErr w:type="spellStart"/>
      <w:r w:rsidRPr="002141DF">
        <w:rPr>
          <w:rFonts w:ascii="CordiaUPC" w:hAnsi="CordiaUPC" w:cs="CordiaUPC" w:hint="cs"/>
          <w:sz w:val="26"/>
          <w:szCs w:val="26"/>
        </w:rPr>
        <w:t>TMB</w:t>
      </w:r>
      <w:r w:rsidR="005301F5">
        <w:rPr>
          <w:rFonts w:ascii="CordiaUPC" w:hAnsi="CordiaUPC" w:cs="CordiaUPC"/>
          <w:sz w:val="26"/>
          <w:szCs w:val="26"/>
        </w:rPr>
        <w:t>Thanachart</w:t>
      </w:r>
      <w:proofErr w:type="spellEnd"/>
      <w:r w:rsidRPr="002141DF">
        <w:rPr>
          <w:rFonts w:ascii="CordiaUPC" w:hAnsi="CordiaUPC" w:cs="CordiaUPC" w:hint="cs"/>
          <w:sz w:val="26"/>
          <w:szCs w:val="26"/>
        </w:rPr>
        <w:t xml:space="preserve"> Bank Public Company Limited</w:t>
      </w:r>
      <w:r w:rsidR="003A5859" w:rsidRPr="002141DF">
        <w:rPr>
          <w:rFonts w:ascii="CordiaUPC" w:hAnsi="CordiaUPC" w:cs="CordiaUPC" w:hint="cs"/>
          <w:sz w:val="26"/>
          <w:szCs w:val="26"/>
        </w:rPr>
        <w:t>,</w:t>
      </w:r>
      <w:r w:rsidRPr="002141DF">
        <w:rPr>
          <w:rFonts w:ascii="CordiaUPC" w:hAnsi="CordiaUPC" w:cs="CordiaUPC" w:hint="cs"/>
          <w:sz w:val="26"/>
          <w:szCs w:val="26"/>
        </w:rPr>
        <w:t xml:space="preserve"> </w:t>
      </w:r>
      <w:r w:rsidR="00D527CD" w:rsidRPr="002141DF">
        <w:rPr>
          <w:rFonts w:ascii="CordiaUPC" w:hAnsi="CordiaUPC" w:cs="CordiaUPC" w:hint="cs"/>
          <w:sz w:val="26"/>
          <w:szCs w:val="26"/>
        </w:rPr>
        <w:t>(</w:t>
      </w:r>
      <w:r w:rsidR="003A5859" w:rsidRPr="002141DF">
        <w:rPr>
          <w:rFonts w:ascii="CordiaUPC" w:hAnsi="CordiaUPC" w:cs="CordiaUPC" w:hint="cs"/>
          <w:sz w:val="26"/>
          <w:szCs w:val="26"/>
        </w:rPr>
        <w:t xml:space="preserve">the </w:t>
      </w:r>
      <w:r w:rsidR="00A40F9C" w:rsidRPr="002141DF">
        <w:rPr>
          <w:rFonts w:ascii="CordiaUPC" w:hAnsi="CordiaUPC" w:cs="CordiaUPC" w:hint="cs"/>
          <w:sz w:val="26"/>
          <w:szCs w:val="26"/>
        </w:rPr>
        <w:t>“</w:t>
      </w:r>
      <w:r w:rsidR="003A5859" w:rsidRPr="002141DF">
        <w:rPr>
          <w:rFonts w:ascii="CordiaUPC" w:hAnsi="CordiaUPC" w:cs="CordiaUPC" w:hint="cs"/>
          <w:sz w:val="26"/>
          <w:szCs w:val="26"/>
        </w:rPr>
        <w:t>Bank”</w:t>
      </w:r>
      <w:r w:rsidR="00D527CD" w:rsidRPr="002141DF">
        <w:rPr>
          <w:rFonts w:ascii="CordiaUPC" w:hAnsi="CordiaUPC" w:cs="CordiaUPC" w:hint="cs"/>
          <w:sz w:val="26"/>
          <w:szCs w:val="26"/>
        </w:rPr>
        <w:t>)</w:t>
      </w:r>
      <w:r w:rsidR="003A5859" w:rsidRPr="002141DF">
        <w:rPr>
          <w:rFonts w:ascii="CordiaUPC" w:hAnsi="CordiaUPC" w:cs="CordiaUPC" w:hint="cs"/>
          <w:sz w:val="26"/>
          <w:szCs w:val="26"/>
        </w:rPr>
        <w:t>, is incorporated</w:t>
      </w:r>
      <w:r w:rsidR="001B0B58" w:rsidRPr="002141DF">
        <w:rPr>
          <w:rFonts w:ascii="CordiaUPC" w:hAnsi="CordiaUPC" w:cs="CordiaUPC" w:hint="cs"/>
          <w:sz w:val="26"/>
          <w:szCs w:val="26"/>
        </w:rPr>
        <w:t xml:space="preserve"> in Thailand and ha</w:t>
      </w:r>
      <w:r w:rsidR="00285BB0" w:rsidRPr="002141DF">
        <w:rPr>
          <w:rFonts w:ascii="CordiaUPC" w:hAnsi="CordiaUPC" w:cs="CordiaUPC" w:hint="cs"/>
          <w:sz w:val="26"/>
          <w:szCs w:val="26"/>
        </w:rPr>
        <w:t>s its registered office at 3000</w:t>
      </w:r>
      <w:r w:rsidR="001B0B58" w:rsidRPr="002141DF">
        <w:rPr>
          <w:rFonts w:ascii="CordiaUPC" w:hAnsi="CordiaUPC" w:cs="CordiaUPC" w:hint="cs"/>
          <w:sz w:val="26"/>
          <w:szCs w:val="26"/>
        </w:rPr>
        <w:t xml:space="preserve"> </w:t>
      </w:r>
      <w:proofErr w:type="spellStart"/>
      <w:r w:rsidR="001B0B58" w:rsidRPr="002141DF">
        <w:rPr>
          <w:rFonts w:ascii="CordiaUPC" w:hAnsi="CordiaUPC" w:cs="CordiaUPC" w:hint="cs"/>
          <w:sz w:val="26"/>
          <w:szCs w:val="26"/>
        </w:rPr>
        <w:t>Phaho</w:t>
      </w:r>
      <w:r w:rsidR="00C76EE5" w:rsidRPr="002141DF">
        <w:rPr>
          <w:rFonts w:ascii="CordiaUPC" w:hAnsi="CordiaUPC" w:cs="CordiaUPC" w:hint="cs"/>
          <w:sz w:val="26"/>
          <w:szCs w:val="26"/>
        </w:rPr>
        <w:t>n</w:t>
      </w:r>
      <w:r w:rsidR="001B0B58" w:rsidRPr="002141DF">
        <w:rPr>
          <w:rFonts w:ascii="CordiaUPC" w:hAnsi="CordiaUPC" w:cs="CordiaUPC" w:hint="cs"/>
          <w:sz w:val="26"/>
          <w:szCs w:val="26"/>
        </w:rPr>
        <w:t>yothin</w:t>
      </w:r>
      <w:proofErr w:type="spellEnd"/>
      <w:r w:rsidR="001B0B58" w:rsidRPr="002141DF">
        <w:rPr>
          <w:rFonts w:ascii="CordiaUPC" w:hAnsi="CordiaUPC" w:cs="CordiaUPC" w:hint="cs"/>
          <w:sz w:val="26"/>
          <w:szCs w:val="26"/>
        </w:rPr>
        <w:t xml:space="preserve"> Road, </w:t>
      </w:r>
      <w:proofErr w:type="spellStart"/>
      <w:r w:rsidR="001B0B58" w:rsidRPr="002141DF">
        <w:rPr>
          <w:rFonts w:ascii="CordiaUPC" w:hAnsi="CordiaUPC" w:cs="CordiaUPC" w:hint="cs"/>
          <w:sz w:val="26"/>
          <w:szCs w:val="26"/>
        </w:rPr>
        <w:t>Chomphon</w:t>
      </w:r>
      <w:proofErr w:type="spellEnd"/>
      <w:r w:rsidR="001B0B58" w:rsidRPr="002141DF">
        <w:rPr>
          <w:rFonts w:ascii="CordiaUPC" w:hAnsi="CordiaUPC" w:cs="CordiaUPC" w:hint="cs"/>
          <w:sz w:val="26"/>
          <w:szCs w:val="26"/>
        </w:rPr>
        <w:t>,</w:t>
      </w:r>
      <w:r w:rsidR="00A963A6" w:rsidRPr="002141DF">
        <w:rPr>
          <w:rFonts w:ascii="CordiaUPC" w:hAnsi="CordiaUPC" w:cs="CordiaUPC" w:hint="cs"/>
          <w:sz w:val="26"/>
          <w:szCs w:val="26"/>
        </w:rPr>
        <w:t xml:space="preserve"> </w:t>
      </w:r>
      <w:proofErr w:type="spellStart"/>
      <w:r w:rsidR="001B0B58" w:rsidRPr="002141DF">
        <w:rPr>
          <w:rFonts w:ascii="CordiaUPC" w:hAnsi="CordiaUPC" w:cs="CordiaUPC" w:hint="cs"/>
          <w:sz w:val="26"/>
          <w:szCs w:val="26"/>
        </w:rPr>
        <w:t>Chatuchak</w:t>
      </w:r>
      <w:proofErr w:type="spellEnd"/>
      <w:r w:rsidR="001B0B58" w:rsidRPr="002141DF">
        <w:rPr>
          <w:rFonts w:ascii="CordiaUPC" w:hAnsi="CordiaUPC" w:cs="CordiaUPC" w:hint="cs"/>
          <w:sz w:val="26"/>
          <w:szCs w:val="26"/>
        </w:rPr>
        <w:t>, Bangkok.</w:t>
      </w:r>
    </w:p>
    <w:p w14:paraId="18919AE7" w14:textId="77777777" w:rsidR="009E549C" w:rsidRPr="002141DF" w:rsidRDefault="009E549C" w:rsidP="004D6469">
      <w:pPr>
        <w:pStyle w:val="block"/>
        <w:spacing w:after="0" w:line="220" w:lineRule="exact"/>
        <w:ind w:left="547"/>
        <w:jc w:val="both"/>
        <w:rPr>
          <w:rFonts w:ascii="CordiaUPC" w:hAnsi="CordiaUPC" w:cs="CordiaUPC"/>
          <w:sz w:val="26"/>
          <w:szCs w:val="26"/>
          <w:lang w:val="en-GB"/>
        </w:rPr>
      </w:pPr>
    </w:p>
    <w:p w14:paraId="24F05A2D" w14:textId="77777777" w:rsidR="009A29F5" w:rsidRPr="002141DF" w:rsidRDefault="009A29F5" w:rsidP="005748C7">
      <w:pPr>
        <w:spacing w:line="240" w:lineRule="atLeast"/>
        <w:ind w:left="540" w:right="-28"/>
        <w:jc w:val="thaiDistribute"/>
        <w:rPr>
          <w:rFonts w:ascii="CordiaUPC" w:hAnsi="CordiaUPC" w:cs="CordiaUPC"/>
          <w:sz w:val="26"/>
          <w:szCs w:val="26"/>
          <w:lang w:val="en-US"/>
        </w:rPr>
      </w:pPr>
      <w:r w:rsidRPr="002141DF">
        <w:rPr>
          <w:rFonts w:ascii="CordiaUPC" w:hAnsi="CordiaUPC" w:cs="CordiaUPC" w:hint="cs"/>
          <w:sz w:val="26"/>
          <w:szCs w:val="26"/>
          <w:lang w:val="en-US"/>
        </w:rPr>
        <w:t xml:space="preserve">The Bank was listed on the Stock Exchange of Thailand on </w:t>
      </w:r>
      <w:r w:rsidR="002D0C58" w:rsidRPr="002141DF">
        <w:rPr>
          <w:rFonts w:ascii="CordiaUPC" w:hAnsi="CordiaUPC" w:cs="CordiaUPC" w:hint="cs"/>
          <w:sz w:val="26"/>
          <w:szCs w:val="26"/>
          <w:lang w:val="en-US"/>
        </w:rPr>
        <w:t>23 December 1983.</w:t>
      </w:r>
    </w:p>
    <w:p w14:paraId="33C02F8D" w14:textId="77777777" w:rsidR="00285BB0" w:rsidRPr="002141DF" w:rsidRDefault="00285BB0" w:rsidP="004D6469">
      <w:pPr>
        <w:spacing w:line="220" w:lineRule="exact"/>
        <w:ind w:left="547"/>
        <w:jc w:val="both"/>
        <w:rPr>
          <w:rFonts w:ascii="CordiaUPC" w:hAnsi="CordiaUPC" w:cs="CordiaUPC"/>
          <w:sz w:val="26"/>
          <w:szCs w:val="26"/>
        </w:rPr>
      </w:pPr>
    </w:p>
    <w:p w14:paraId="6EED0315" w14:textId="00B1C8DF" w:rsidR="008913F8" w:rsidRDefault="002212A6" w:rsidP="005748C7">
      <w:pPr>
        <w:spacing w:line="240" w:lineRule="atLeast"/>
        <w:ind w:left="540" w:right="-28"/>
        <w:jc w:val="thaiDistribute"/>
        <w:rPr>
          <w:rFonts w:ascii="CordiaUPC" w:hAnsi="CordiaUPC" w:cs="CordiaUPC"/>
          <w:sz w:val="26"/>
          <w:szCs w:val="26"/>
          <w:lang w:val="en-US"/>
        </w:rPr>
      </w:pPr>
      <w:r w:rsidRPr="002141DF">
        <w:rPr>
          <w:rFonts w:ascii="CordiaUPC" w:hAnsi="CordiaUPC" w:cs="CordiaUPC" w:hint="cs"/>
          <w:sz w:val="26"/>
          <w:szCs w:val="26"/>
          <w:lang w:val="en-US"/>
        </w:rPr>
        <w:t xml:space="preserve">The </w:t>
      </w:r>
      <w:r w:rsidR="00A963A6" w:rsidRPr="002141DF">
        <w:rPr>
          <w:rFonts w:ascii="CordiaUPC" w:hAnsi="CordiaUPC" w:cs="CordiaUPC" w:hint="cs"/>
          <w:sz w:val="26"/>
          <w:szCs w:val="26"/>
          <w:lang w:val="en-US"/>
        </w:rPr>
        <w:t xml:space="preserve">principal business of the </w:t>
      </w:r>
      <w:r w:rsidRPr="002141DF">
        <w:rPr>
          <w:rFonts w:ascii="CordiaUPC" w:hAnsi="CordiaUPC" w:cs="CordiaUPC" w:hint="cs"/>
          <w:sz w:val="26"/>
          <w:szCs w:val="26"/>
          <w:lang w:val="en-US"/>
        </w:rPr>
        <w:t xml:space="preserve">Bank </w:t>
      </w:r>
      <w:r w:rsidR="00A963A6" w:rsidRPr="002141DF">
        <w:rPr>
          <w:rFonts w:ascii="CordiaUPC" w:hAnsi="CordiaUPC" w:cs="CordiaUPC" w:hint="cs"/>
          <w:sz w:val="26"/>
          <w:szCs w:val="26"/>
          <w:lang w:val="en-US"/>
        </w:rPr>
        <w:t>is</w:t>
      </w:r>
      <w:r w:rsidRPr="002141DF">
        <w:rPr>
          <w:rFonts w:ascii="CordiaUPC" w:hAnsi="CordiaUPC" w:cs="CordiaUPC" w:hint="cs"/>
          <w:sz w:val="26"/>
          <w:szCs w:val="26"/>
          <w:lang w:val="en-US"/>
        </w:rPr>
        <w:t xml:space="preserve"> operating commercial banking businesses. </w:t>
      </w:r>
      <w:r w:rsidR="00A519C3" w:rsidRPr="002141DF">
        <w:rPr>
          <w:rFonts w:ascii="CordiaUPC" w:hAnsi="CordiaUPC" w:cs="CordiaUPC" w:hint="cs"/>
          <w:sz w:val="26"/>
          <w:szCs w:val="26"/>
          <w:lang w:val="en-US"/>
        </w:rPr>
        <w:t>The</w:t>
      </w:r>
      <w:r w:rsidR="00C107B5" w:rsidRPr="002141DF">
        <w:rPr>
          <w:rFonts w:ascii="CordiaUPC" w:hAnsi="CordiaUPC" w:cs="CordiaUPC" w:hint="cs"/>
          <w:sz w:val="26"/>
          <w:szCs w:val="26"/>
          <w:lang w:val="en-US"/>
        </w:rPr>
        <w:t xml:space="preserve"> subsidiar</w:t>
      </w:r>
      <w:r w:rsidR="00A519C3" w:rsidRPr="002141DF">
        <w:rPr>
          <w:rFonts w:ascii="CordiaUPC" w:hAnsi="CordiaUPC" w:cs="CordiaUPC" w:hint="cs"/>
          <w:sz w:val="26"/>
          <w:szCs w:val="26"/>
          <w:lang w:val="en-US"/>
        </w:rPr>
        <w:t>ies</w:t>
      </w:r>
      <w:r w:rsidR="00C107B5" w:rsidRPr="002141DF">
        <w:rPr>
          <w:rFonts w:ascii="CordiaUPC" w:hAnsi="CordiaUPC" w:cs="CordiaUPC" w:hint="cs"/>
          <w:sz w:val="26"/>
          <w:szCs w:val="26"/>
          <w:lang w:val="en-US"/>
        </w:rPr>
        <w:t xml:space="preserve"> </w:t>
      </w:r>
      <w:r w:rsidR="00A519C3" w:rsidRPr="002141DF">
        <w:rPr>
          <w:rFonts w:ascii="CordiaUPC" w:hAnsi="CordiaUPC" w:cs="CordiaUPC" w:hint="cs"/>
          <w:sz w:val="26"/>
          <w:szCs w:val="26"/>
          <w:lang w:val="en-US"/>
        </w:rPr>
        <w:t>are</w:t>
      </w:r>
      <w:r w:rsidRPr="002141DF">
        <w:rPr>
          <w:rFonts w:ascii="CordiaUPC" w:hAnsi="CordiaUPC" w:cs="CordiaUPC" w:hint="cs"/>
          <w:sz w:val="26"/>
          <w:szCs w:val="26"/>
          <w:lang w:val="en-US"/>
        </w:rPr>
        <w:t xml:space="preserve"> incorporated under Thai laws and ha</w:t>
      </w:r>
      <w:r w:rsidR="00823E45">
        <w:rPr>
          <w:rFonts w:ascii="CordiaUPC" w:hAnsi="CordiaUPC" w:cs="CordiaUPC"/>
          <w:sz w:val="26"/>
          <w:szCs w:val="26"/>
          <w:lang w:val="en-US" w:bidi="th-TH"/>
        </w:rPr>
        <w:t>ve</w:t>
      </w:r>
      <w:r w:rsidRPr="002141DF">
        <w:rPr>
          <w:rFonts w:ascii="CordiaUPC" w:hAnsi="CordiaUPC" w:cs="CordiaUPC" w:hint="cs"/>
          <w:sz w:val="26"/>
          <w:szCs w:val="26"/>
          <w:lang w:val="en-US"/>
        </w:rPr>
        <w:t xml:space="preserve"> been operating in Thailand, with core </w:t>
      </w:r>
      <w:r w:rsidRPr="002141DF">
        <w:rPr>
          <w:rFonts w:ascii="CordiaUPC" w:hAnsi="CordiaUPC" w:cs="CordiaUPC" w:hint="cs"/>
          <w:spacing w:val="-8"/>
          <w:sz w:val="26"/>
          <w:szCs w:val="26"/>
          <w:lang w:val="en-US"/>
        </w:rPr>
        <w:t>business</w:t>
      </w:r>
      <w:r w:rsidR="00823E45">
        <w:rPr>
          <w:rFonts w:ascii="CordiaUPC" w:hAnsi="CordiaUPC" w:cs="CordiaUPC"/>
          <w:spacing w:val="-8"/>
          <w:sz w:val="26"/>
          <w:szCs w:val="26"/>
          <w:lang w:val="en-US"/>
        </w:rPr>
        <w:t>es</w:t>
      </w:r>
      <w:r w:rsidR="00071E81" w:rsidRPr="002141DF">
        <w:rPr>
          <w:rFonts w:ascii="CordiaUPC" w:hAnsi="CordiaUPC" w:cs="CordiaUPC" w:hint="cs"/>
          <w:spacing w:val="-8"/>
          <w:sz w:val="26"/>
          <w:szCs w:val="26"/>
          <w:lang w:val="en-US"/>
        </w:rPr>
        <w:t xml:space="preserve"> </w:t>
      </w:r>
      <w:r w:rsidR="00071E81" w:rsidRPr="002141DF">
        <w:rPr>
          <w:rFonts w:ascii="CordiaUPC" w:hAnsi="CordiaUPC" w:cs="CordiaUPC" w:hint="cs"/>
          <w:sz w:val="26"/>
          <w:szCs w:val="26"/>
          <w:lang w:val="en-US"/>
        </w:rPr>
        <w:t>being</w:t>
      </w:r>
      <w:r w:rsidR="00D40C04" w:rsidRPr="002141DF">
        <w:rPr>
          <w:rFonts w:ascii="CordiaUPC" w:hAnsi="CordiaUPC" w:cs="CordiaUPC" w:hint="cs"/>
          <w:sz w:val="26"/>
          <w:szCs w:val="26"/>
          <w:lang w:val="en-US"/>
        </w:rPr>
        <w:t xml:space="preserve"> commercial banking </w:t>
      </w:r>
      <w:r w:rsidR="00044029" w:rsidRPr="002141DF">
        <w:rPr>
          <w:rFonts w:ascii="CordiaUPC" w:hAnsi="CordiaUPC" w:cs="CordiaUPC" w:hint="cs"/>
          <w:sz w:val="26"/>
          <w:szCs w:val="26"/>
          <w:lang w:val="en-US"/>
        </w:rPr>
        <w:t xml:space="preserve">and </w:t>
      </w:r>
      <w:r w:rsidR="00D40C04" w:rsidRPr="002141DF">
        <w:rPr>
          <w:rFonts w:ascii="CordiaUPC" w:hAnsi="CordiaUPC" w:cs="CordiaUPC" w:hint="cs"/>
          <w:sz w:val="26"/>
          <w:szCs w:val="26"/>
          <w:lang w:val="en-US"/>
        </w:rPr>
        <w:t xml:space="preserve">provision of </w:t>
      </w:r>
      <w:r w:rsidR="00044029" w:rsidRPr="002141DF">
        <w:rPr>
          <w:rFonts w:ascii="CordiaUPC" w:hAnsi="CordiaUPC" w:cs="CordiaUPC" w:hint="cs"/>
          <w:sz w:val="26"/>
          <w:szCs w:val="26"/>
          <w:lang w:val="en-US"/>
        </w:rPr>
        <w:t>asset management</w:t>
      </w:r>
      <w:r w:rsidRPr="002141DF">
        <w:rPr>
          <w:rFonts w:ascii="CordiaUPC" w:hAnsi="CordiaUPC" w:cs="CordiaUPC" w:hint="cs"/>
          <w:sz w:val="26"/>
          <w:szCs w:val="26"/>
          <w:lang w:val="en-US"/>
        </w:rPr>
        <w:t xml:space="preserve">. </w:t>
      </w:r>
      <w:r w:rsidR="00C63254" w:rsidRPr="002141DF">
        <w:rPr>
          <w:rFonts w:ascii="CordiaUPC" w:hAnsi="CordiaUPC" w:cs="CordiaUPC" w:hint="cs"/>
          <w:sz w:val="26"/>
          <w:szCs w:val="26"/>
          <w:lang w:val="en-US"/>
        </w:rPr>
        <w:t>Details of the Bank’s subsidiaries</w:t>
      </w:r>
      <w:r w:rsidRPr="002141DF">
        <w:rPr>
          <w:rFonts w:ascii="CordiaUPC" w:hAnsi="CordiaUPC" w:cs="CordiaUPC" w:hint="cs"/>
          <w:sz w:val="26"/>
          <w:szCs w:val="26"/>
          <w:lang w:val="en-US"/>
        </w:rPr>
        <w:t xml:space="preserve"> </w:t>
      </w:r>
      <w:r w:rsidR="00071E81" w:rsidRPr="002141DF">
        <w:rPr>
          <w:rFonts w:ascii="CordiaUPC" w:hAnsi="CordiaUPC" w:cs="CordiaUPC" w:hint="cs"/>
          <w:sz w:val="26"/>
          <w:szCs w:val="26"/>
          <w:lang w:val="en-US"/>
        </w:rPr>
        <w:t>and associate</w:t>
      </w:r>
      <w:r w:rsidR="00F45A3C" w:rsidRPr="002141DF">
        <w:rPr>
          <w:rFonts w:ascii="CordiaUPC" w:hAnsi="CordiaUPC" w:cs="CordiaUPC" w:hint="cs"/>
          <w:sz w:val="26"/>
          <w:szCs w:val="26"/>
          <w:lang w:val="en-US"/>
        </w:rPr>
        <w:t>s</w:t>
      </w:r>
      <w:r w:rsidR="00071E81" w:rsidRPr="002141DF">
        <w:rPr>
          <w:rFonts w:ascii="CordiaUPC" w:hAnsi="CordiaUPC" w:cs="CordiaUPC" w:hint="cs"/>
          <w:sz w:val="26"/>
          <w:szCs w:val="26"/>
          <w:lang w:val="en-US"/>
        </w:rPr>
        <w:t xml:space="preserve"> </w:t>
      </w:r>
      <w:r w:rsidR="00C63254" w:rsidRPr="002141DF">
        <w:rPr>
          <w:rFonts w:ascii="CordiaUPC" w:hAnsi="CordiaUPC" w:cs="CordiaUPC" w:hint="cs"/>
          <w:sz w:val="26"/>
          <w:szCs w:val="26"/>
          <w:lang w:val="en-US"/>
        </w:rPr>
        <w:t xml:space="preserve">as at </w:t>
      </w:r>
      <w:r w:rsidR="00897261">
        <w:rPr>
          <w:rFonts w:ascii="CordiaUPC" w:hAnsi="CordiaUPC" w:cs="CordiaUPC"/>
          <w:sz w:val="26"/>
          <w:szCs w:val="26"/>
          <w:lang w:val="en-US"/>
        </w:rPr>
        <w:t>30 June</w:t>
      </w:r>
      <w:r w:rsidR="00A57E86" w:rsidRPr="002141DF">
        <w:rPr>
          <w:rFonts w:ascii="CordiaUPC" w:hAnsi="CordiaUPC" w:cs="CordiaUPC" w:hint="cs"/>
          <w:sz w:val="26"/>
          <w:szCs w:val="26"/>
          <w:lang w:val="en-US"/>
        </w:rPr>
        <w:t xml:space="preserve"> 202</w:t>
      </w:r>
      <w:r w:rsidR="00897261">
        <w:rPr>
          <w:rFonts w:ascii="CordiaUPC" w:hAnsi="CordiaUPC" w:cs="CordiaUPC"/>
          <w:sz w:val="26"/>
          <w:szCs w:val="26"/>
          <w:lang w:val="en-US"/>
        </w:rPr>
        <w:t>1</w:t>
      </w:r>
      <w:r w:rsidR="005A077A" w:rsidRPr="002141DF">
        <w:rPr>
          <w:rFonts w:ascii="CordiaUPC" w:hAnsi="CordiaUPC" w:cs="CordiaUPC" w:hint="cs"/>
          <w:sz w:val="26"/>
          <w:szCs w:val="26"/>
          <w:lang w:val="en-US"/>
        </w:rPr>
        <w:t xml:space="preserve"> and</w:t>
      </w:r>
      <w:r w:rsidR="00897261">
        <w:rPr>
          <w:rFonts w:ascii="CordiaUPC" w:hAnsi="CordiaUPC" w:cs="CordiaUPC"/>
          <w:sz w:val="26"/>
          <w:szCs w:val="26"/>
          <w:lang w:val="en-US"/>
        </w:rPr>
        <w:t xml:space="preserve"> 31 December</w:t>
      </w:r>
      <w:r w:rsidR="005A077A" w:rsidRPr="002141DF">
        <w:rPr>
          <w:rFonts w:ascii="CordiaUPC" w:hAnsi="CordiaUPC" w:cs="CordiaUPC" w:hint="cs"/>
          <w:sz w:val="26"/>
          <w:szCs w:val="26"/>
          <w:lang w:val="en-US"/>
        </w:rPr>
        <w:t xml:space="preserve"> </w:t>
      </w:r>
      <w:r w:rsidR="008428E9" w:rsidRPr="002141DF">
        <w:rPr>
          <w:rFonts w:ascii="CordiaUPC" w:hAnsi="CordiaUPC" w:cs="CordiaUPC" w:hint="cs"/>
          <w:sz w:val="26"/>
          <w:szCs w:val="26"/>
          <w:lang w:val="en-US"/>
        </w:rPr>
        <w:t>20</w:t>
      </w:r>
      <w:r w:rsidR="00897261">
        <w:rPr>
          <w:rFonts w:ascii="CordiaUPC" w:hAnsi="CordiaUPC" w:cs="CordiaUPC"/>
          <w:sz w:val="26"/>
          <w:szCs w:val="26"/>
          <w:lang w:val="en-US"/>
        </w:rPr>
        <w:t>20</w:t>
      </w:r>
      <w:r w:rsidR="00443FC7" w:rsidRPr="002141DF">
        <w:rPr>
          <w:rFonts w:ascii="CordiaUPC" w:hAnsi="CordiaUPC" w:cs="CordiaUPC" w:hint="cs"/>
          <w:sz w:val="26"/>
          <w:szCs w:val="26"/>
          <w:lang w:val="en-US"/>
        </w:rPr>
        <w:t xml:space="preserve"> </w:t>
      </w:r>
      <w:r w:rsidR="004A04E7" w:rsidRPr="002141DF">
        <w:rPr>
          <w:rFonts w:ascii="CordiaUPC" w:hAnsi="CordiaUPC" w:cs="CordiaUPC" w:hint="cs"/>
          <w:sz w:val="26"/>
          <w:szCs w:val="26"/>
          <w:lang w:val="en-US"/>
        </w:rPr>
        <w:t>are given in note</w:t>
      </w:r>
      <w:r w:rsidR="00765266" w:rsidRPr="002141DF">
        <w:rPr>
          <w:rFonts w:ascii="CordiaUPC" w:hAnsi="CordiaUPC" w:cs="CordiaUPC" w:hint="cs"/>
          <w:sz w:val="26"/>
          <w:szCs w:val="26"/>
          <w:lang w:val="en-US"/>
        </w:rPr>
        <w:t xml:space="preserve"> </w:t>
      </w:r>
      <w:r w:rsidR="00F45A3C" w:rsidRPr="00CA4442">
        <w:rPr>
          <w:rFonts w:ascii="CordiaUPC" w:hAnsi="CordiaUPC" w:cs="CordiaUPC" w:hint="cs"/>
          <w:sz w:val="26"/>
          <w:szCs w:val="26"/>
          <w:lang w:val="en-US"/>
        </w:rPr>
        <w:t>1</w:t>
      </w:r>
      <w:r w:rsidR="00D72FE3" w:rsidRPr="00CA4442">
        <w:rPr>
          <w:rFonts w:ascii="CordiaUPC" w:hAnsi="CordiaUPC" w:cs="CordiaUPC"/>
          <w:sz w:val="26"/>
          <w:szCs w:val="26"/>
          <w:lang w:val="en-US"/>
        </w:rPr>
        <w:t>3</w:t>
      </w:r>
      <w:r w:rsidR="00765266" w:rsidRPr="00CA4442">
        <w:rPr>
          <w:rFonts w:ascii="CordiaUPC" w:hAnsi="CordiaUPC" w:cs="CordiaUPC" w:hint="cs"/>
          <w:sz w:val="26"/>
          <w:szCs w:val="26"/>
          <w:lang w:val="en-US"/>
        </w:rPr>
        <w:t>.</w:t>
      </w:r>
    </w:p>
    <w:p w14:paraId="556B982D" w14:textId="77777777" w:rsidR="008B3D45" w:rsidRPr="002141DF" w:rsidRDefault="008B3D45" w:rsidP="008B3D45">
      <w:pPr>
        <w:spacing w:line="220" w:lineRule="exact"/>
        <w:ind w:left="547"/>
        <w:jc w:val="both"/>
        <w:rPr>
          <w:rFonts w:ascii="CordiaUPC" w:hAnsi="CordiaUPC" w:cs="CordiaUPC"/>
          <w:sz w:val="26"/>
          <w:szCs w:val="26"/>
        </w:rPr>
      </w:pPr>
    </w:p>
    <w:p w14:paraId="6C24D55D" w14:textId="595881FB" w:rsidR="00B87C04" w:rsidRPr="002141DF" w:rsidRDefault="00B87C04" w:rsidP="005748C7">
      <w:pPr>
        <w:spacing w:line="240" w:lineRule="atLeast"/>
        <w:ind w:left="540" w:right="-28"/>
        <w:jc w:val="thaiDistribute"/>
        <w:rPr>
          <w:rFonts w:ascii="CordiaUPC" w:hAnsi="CordiaUPC" w:cs="CordiaUPC"/>
          <w:sz w:val="26"/>
          <w:szCs w:val="26"/>
          <w:lang w:val="en-US"/>
        </w:rPr>
      </w:pPr>
      <w:r>
        <w:rPr>
          <w:rFonts w:ascii="CordiaUPC" w:hAnsi="CordiaUPC" w:cs="CordiaUPC"/>
          <w:sz w:val="26"/>
          <w:szCs w:val="26"/>
          <w:lang w:val="en-US"/>
        </w:rPr>
        <w:t>The Bank changed its name from “TMB Bank Public Company Limited” to “</w:t>
      </w:r>
      <w:proofErr w:type="spellStart"/>
      <w:r>
        <w:rPr>
          <w:rFonts w:ascii="CordiaUPC" w:hAnsi="CordiaUPC" w:cs="CordiaUPC"/>
          <w:sz w:val="26"/>
          <w:szCs w:val="26"/>
          <w:lang w:val="en-US"/>
        </w:rPr>
        <w:t>TMBThanachart</w:t>
      </w:r>
      <w:proofErr w:type="spellEnd"/>
      <w:r>
        <w:rPr>
          <w:rFonts w:ascii="CordiaUPC" w:hAnsi="CordiaUPC" w:cs="CordiaUPC"/>
          <w:sz w:val="26"/>
          <w:szCs w:val="26"/>
          <w:lang w:val="en-US"/>
        </w:rPr>
        <w:t xml:space="preserve"> Bank Public Company Limited” with registration to </w:t>
      </w:r>
      <w:r w:rsidR="00C56A23" w:rsidRPr="00460FF4">
        <w:rPr>
          <w:rFonts w:ascii="CordiaUPC" w:hAnsi="CordiaUPC" w:cs="CordiaUPC"/>
          <w:sz w:val="26"/>
          <w:szCs w:val="26"/>
          <w:lang w:val="en-US" w:bidi="th-TH"/>
        </w:rPr>
        <w:t>the Department of Business Development, Ministry of Commerce</w:t>
      </w:r>
      <w:r w:rsidRPr="00460FF4">
        <w:rPr>
          <w:rFonts w:ascii="CordiaUPC" w:hAnsi="CordiaUPC" w:cs="CordiaUPC"/>
          <w:sz w:val="26"/>
          <w:szCs w:val="26"/>
          <w:lang w:val="en-US"/>
        </w:rPr>
        <w:t xml:space="preserve"> on 6 May 2021.</w:t>
      </w:r>
    </w:p>
    <w:p w14:paraId="159C306F" w14:textId="77777777" w:rsidR="000253CB" w:rsidRPr="002141DF" w:rsidRDefault="000253CB" w:rsidP="005748C7">
      <w:pPr>
        <w:pStyle w:val="Heading1"/>
        <w:numPr>
          <w:ilvl w:val="0"/>
          <w:numId w:val="0"/>
        </w:numPr>
        <w:tabs>
          <w:tab w:val="num" w:pos="540"/>
        </w:tabs>
        <w:spacing w:before="0" w:after="0" w:line="240" w:lineRule="atLeast"/>
        <w:ind w:left="540" w:hanging="540"/>
        <w:rPr>
          <w:rFonts w:ascii="CordiaUPC" w:hAnsi="CordiaUPC" w:cs="CordiaUPC"/>
          <w:i w:val="0"/>
          <w:iCs/>
          <w:sz w:val="26"/>
          <w:szCs w:val="26"/>
          <w:cs/>
          <w:lang w:val="en-US" w:bidi="th-TH"/>
        </w:rPr>
      </w:pPr>
    </w:p>
    <w:p w14:paraId="23FACE7E" w14:textId="1DC56DB7" w:rsidR="00A56307" w:rsidRPr="000F2676" w:rsidRDefault="00A56307" w:rsidP="0057090B">
      <w:pPr>
        <w:pStyle w:val="Heading1"/>
        <w:numPr>
          <w:ilvl w:val="0"/>
          <w:numId w:val="18"/>
        </w:numPr>
        <w:spacing w:before="0" w:after="0" w:line="240" w:lineRule="atLeast"/>
        <w:ind w:left="540" w:hanging="540"/>
        <w:rPr>
          <w:rFonts w:ascii="CordiaUPC" w:hAnsi="CordiaUPC" w:cs="CordiaUPC"/>
          <w:i w:val="0"/>
          <w:iCs/>
          <w:sz w:val="28"/>
          <w:szCs w:val="28"/>
        </w:rPr>
      </w:pPr>
      <w:r w:rsidRPr="000F2676">
        <w:rPr>
          <w:rFonts w:ascii="CordiaUPC" w:hAnsi="CordiaUPC" w:cs="CordiaUPC" w:hint="cs"/>
          <w:i w:val="0"/>
          <w:iCs/>
          <w:sz w:val="28"/>
          <w:szCs w:val="28"/>
        </w:rPr>
        <w:t xml:space="preserve">Basis of preparation of </w:t>
      </w:r>
      <w:r w:rsidRPr="001B0E58">
        <w:rPr>
          <w:rFonts w:ascii="CordiaUPC" w:hAnsi="CordiaUPC" w:cs="CordiaUPC" w:hint="cs"/>
          <w:i w:val="0"/>
          <w:iCs/>
          <w:sz w:val="28"/>
          <w:szCs w:val="28"/>
        </w:rPr>
        <w:t>the</w:t>
      </w:r>
      <w:r w:rsidR="00443FC7" w:rsidRPr="001B0E58">
        <w:rPr>
          <w:rFonts w:ascii="CordiaUPC" w:hAnsi="CordiaUPC" w:cs="CordiaUPC" w:hint="cs"/>
          <w:i w:val="0"/>
          <w:iCs/>
          <w:sz w:val="28"/>
          <w:szCs w:val="28"/>
        </w:rPr>
        <w:t xml:space="preserve"> </w:t>
      </w:r>
      <w:r w:rsidR="001B0E58" w:rsidRPr="001B0E58">
        <w:rPr>
          <w:rFonts w:ascii="CordiaUPC" w:hAnsi="CordiaUPC" w:cs="CordiaUPC" w:hint="cs"/>
          <w:i w:val="0"/>
          <w:iCs/>
          <w:sz w:val="28"/>
          <w:szCs w:val="28"/>
          <w:lang w:val="en-US" w:eastAsia="en-GB" w:bidi="th-TH"/>
        </w:rPr>
        <w:t>interim</w:t>
      </w:r>
      <w:r w:rsidR="001B0E58" w:rsidRPr="001B0E58">
        <w:rPr>
          <w:rFonts w:ascii="CordiaUPC" w:hAnsi="CordiaUPC" w:cs="CordiaUPC" w:hint="cs"/>
          <w:color w:val="000000"/>
          <w:sz w:val="26"/>
          <w:szCs w:val="26"/>
        </w:rPr>
        <w:t xml:space="preserve"> </w:t>
      </w:r>
      <w:r w:rsidRPr="001B0E58">
        <w:rPr>
          <w:rFonts w:ascii="CordiaUPC" w:hAnsi="CordiaUPC" w:cs="CordiaUPC" w:hint="cs"/>
          <w:i w:val="0"/>
          <w:iCs/>
          <w:sz w:val="28"/>
          <w:szCs w:val="28"/>
        </w:rPr>
        <w:t>financial</w:t>
      </w:r>
      <w:r w:rsidRPr="000F2676">
        <w:rPr>
          <w:rFonts w:ascii="CordiaUPC" w:hAnsi="CordiaUPC" w:cs="CordiaUPC" w:hint="cs"/>
          <w:i w:val="0"/>
          <w:iCs/>
          <w:sz w:val="28"/>
          <w:szCs w:val="28"/>
        </w:rPr>
        <w:t xml:space="preserve"> statements</w:t>
      </w:r>
    </w:p>
    <w:p w14:paraId="67D08C24" w14:textId="77777777" w:rsidR="009E549C" w:rsidRPr="002141DF" w:rsidRDefault="009E549C" w:rsidP="004D6469">
      <w:pPr>
        <w:pStyle w:val="block"/>
        <w:spacing w:after="0" w:line="220" w:lineRule="exact"/>
        <w:ind w:left="547"/>
        <w:jc w:val="both"/>
        <w:rPr>
          <w:rFonts w:ascii="CordiaUPC" w:hAnsi="CordiaUPC" w:cs="CordiaUPC"/>
          <w:sz w:val="26"/>
          <w:szCs w:val="26"/>
        </w:rPr>
      </w:pPr>
    </w:p>
    <w:p w14:paraId="469D2F26" w14:textId="77777777" w:rsidR="00125DEC" w:rsidRPr="002141DF" w:rsidRDefault="00AE43EC" w:rsidP="00AE43EC">
      <w:pPr>
        <w:pStyle w:val="block"/>
        <w:spacing w:after="0" w:line="240" w:lineRule="atLeast"/>
        <w:ind w:left="540" w:hanging="540"/>
        <w:jc w:val="both"/>
        <w:rPr>
          <w:rFonts w:ascii="CordiaUPC" w:hAnsi="CordiaUPC" w:cs="CordiaUPC"/>
          <w:b/>
          <w:bCs/>
          <w:i/>
          <w:iCs/>
          <w:sz w:val="26"/>
          <w:szCs w:val="26"/>
          <w:lang w:val="en-US"/>
        </w:rPr>
      </w:pPr>
      <w:r w:rsidRPr="002141DF">
        <w:rPr>
          <w:rFonts w:ascii="CordiaUPC" w:hAnsi="CordiaUPC" w:cs="CordiaUPC" w:hint="cs"/>
          <w:b/>
          <w:bCs/>
          <w:i/>
          <w:iCs/>
          <w:sz w:val="26"/>
          <w:szCs w:val="26"/>
          <w:lang w:val="en-US"/>
        </w:rPr>
        <w:t>2.1</w:t>
      </w:r>
      <w:r w:rsidRPr="002141DF">
        <w:rPr>
          <w:rFonts w:ascii="CordiaUPC" w:hAnsi="CordiaUPC" w:cs="CordiaUPC" w:hint="cs"/>
          <w:b/>
          <w:bCs/>
          <w:i/>
          <w:iCs/>
          <w:sz w:val="26"/>
          <w:szCs w:val="26"/>
          <w:lang w:val="en-US"/>
        </w:rPr>
        <w:tab/>
      </w:r>
      <w:r w:rsidR="00125DEC" w:rsidRPr="002141DF">
        <w:rPr>
          <w:rFonts w:ascii="CordiaUPC" w:hAnsi="CordiaUPC" w:cs="CordiaUPC" w:hint="cs"/>
          <w:b/>
          <w:bCs/>
          <w:i/>
          <w:iCs/>
          <w:sz w:val="26"/>
          <w:szCs w:val="26"/>
          <w:lang w:val="en-US"/>
        </w:rPr>
        <w:t>Statement of compliance</w:t>
      </w:r>
    </w:p>
    <w:p w14:paraId="17269821" w14:textId="77777777" w:rsidR="00125DEC" w:rsidRPr="002141DF" w:rsidRDefault="00125DEC" w:rsidP="004D6469">
      <w:pPr>
        <w:pStyle w:val="block"/>
        <w:spacing w:after="0" w:line="220" w:lineRule="exact"/>
        <w:ind w:left="547"/>
        <w:jc w:val="both"/>
        <w:rPr>
          <w:rFonts w:ascii="CordiaUPC" w:hAnsi="CordiaUPC" w:cs="CordiaUPC"/>
          <w:b/>
          <w:bCs/>
          <w:i/>
          <w:iCs/>
          <w:sz w:val="26"/>
          <w:szCs w:val="26"/>
          <w:lang w:val="en-US"/>
        </w:rPr>
      </w:pPr>
    </w:p>
    <w:p w14:paraId="3EA6DCDD" w14:textId="2FF09275" w:rsidR="00AE43EC" w:rsidRPr="002141DF" w:rsidRDefault="00C76EE5" w:rsidP="00C76EE5">
      <w:pPr>
        <w:pStyle w:val="block"/>
        <w:spacing w:after="0" w:line="240" w:lineRule="atLeast"/>
        <w:ind w:left="540"/>
        <w:jc w:val="both"/>
        <w:rPr>
          <w:rFonts w:ascii="CordiaUPC" w:hAnsi="CordiaUPC" w:cs="CordiaUPC"/>
          <w:spacing w:val="-4"/>
          <w:sz w:val="26"/>
          <w:szCs w:val="26"/>
          <w:lang w:val="en-US" w:bidi="th-TH"/>
        </w:rPr>
      </w:pPr>
      <w:r w:rsidRPr="002141DF">
        <w:rPr>
          <w:rFonts w:ascii="CordiaUPC" w:hAnsi="CordiaUPC" w:cs="CordiaUPC" w:hint="cs"/>
          <w:spacing w:val="-4"/>
          <w:sz w:val="26"/>
          <w:szCs w:val="26"/>
        </w:rPr>
        <w:t xml:space="preserve">The </w:t>
      </w:r>
      <w:r w:rsidR="001B0E58" w:rsidRPr="001B0E58">
        <w:rPr>
          <w:rFonts w:ascii="CordiaUPC" w:hAnsi="CordiaUPC" w:cs="CordiaUPC" w:hint="cs"/>
          <w:bCs/>
          <w:sz w:val="26"/>
          <w:szCs w:val="26"/>
          <w:lang w:val="en-US" w:eastAsia="en-GB" w:bidi="th-TH"/>
        </w:rPr>
        <w:t>interim</w:t>
      </w:r>
      <w:r w:rsidR="001B0E58" w:rsidRPr="001B0E58">
        <w:rPr>
          <w:rFonts w:ascii="CordiaUPC" w:hAnsi="CordiaUPC" w:cs="CordiaUPC" w:hint="cs"/>
          <w:b/>
          <w:bCs/>
          <w:color w:val="000000"/>
          <w:sz w:val="26"/>
          <w:szCs w:val="26"/>
        </w:rPr>
        <w:t xml:space="preserve"> </w:t>
      </w:r>
      <w:r w:rsidRPr="002141DF">
        <w:rPr>
          <w:rFonts w:ascii="CordiaUPC" w:hAnsi="CordiaUPC" w:cs="CordiaUPC" w:hint="cs"/>
          <w:spacing w:val="-4"/>
          <w:sz w:val="26"/>
          <w:szCs w:val="26"/>
        </w:rPr>
        <w:t xml:space="preserve">financial statements are prepared in accordance with Thai </w:t>
      </w:r>
      <w:r w:rsidR="00D40C04" w:rsidRPr="002141DF">
        <w:rPr>
          <w:rFonts w:ascii="CordiaUPC" w:hAnsi="CordiaUPC" w:cs="CordiaUPC" w:hint="cs"/>
          <w:spacing w:val="-4"/>
          <w:sz w:val="26"/>
          <w:szCs w:val="26"/>
        </w:rPr>
        <w:t xml:space="preserve">Financial Reporting </w:t>
      </w:r>
      <w:r w:rsidR="00A6256E" w:rsidRPr="002141DF">
        <w:rPr>
          <w:rFonts w:ascii="CordiaUPC" w:hAnsi="CordiaUPC" w:cs="CordiaUPC" w:hint="cs"/>
          <w:spacing w:val="-4"/>
          <w:sz w:val="26"/>
          <w:szCs w:val="26"/>
        </w:rPr>
        <w:t>S</w:t>
      </w:r>
      <w:r w:rsidR="00D40C04" w:rsidRPr="002141DF">
        <w:rPr>
          <w:rFonts w:ascii="CordiaUPC" w:hAnsi="CordiaUPC" w:cs="CordiaUPC" w:hint="cs"/>
          <w:spacing w:val="-4"/>
          <w:sz w:val="26"/>
          <w:szCs w:val="26"/>
        </w:rPr>
        <w:t>tandards</w:t>
      </w:r>
      <w:r w:rsidR="00B87C04">
        <w:rPr>
          <w:rFonts w:ascii="CordiaUPC" w:hAnsi="CordiaUPC" w:cs="CordiaUPC"/>
          <w:spacing w:val="-4"/>
          <w:sz w:val="26"/>
          <w:szCs w:val="26"/>
        </w:rPr>
        <w:t xml:space="preserve"> </w:t>
      </w:r>
      <w:r w:rsidR="00B87C04" w:rsidRPr="00B87C04">
        <w:rPr>
          <w:rFonts w:ascii="CordiaUPC" w:hAnsi="CordiaUPC" w:cs="CordiaUPC"/>
          <w:i/>
          <w:iCs/>
          <w:spacing w:val="-4"/>
          <w:sz w:val="26"/>
          <w:szCs w:val="26"/>
        </w:rPr>
        <w:t xml:space="preserve">(TAS) No. 34 Interim Financial Reporting </w:t>
      </w:r>
      <w:r w:rsidR="00B87C04">
        <w:rPr>
          <w:rFonts w:ascii="CordiaUPC" w:hAnsi="CordiaUPC" w:cs="CordiaUPC"/>
          <w:spacing w:val="-4"/>
          <w:sz w:val="26"/>
          <w:szCs w:val="26"/>
        </w:rPr>
        <w:t>on a complete basis of the regulations of the Bank of Thailand (</w:t>
      </w:r>
      <w:proofErr w:type="spellStart"/>
      <w:r w:rsidR="00B87C04">
        <w:rPr>
          <w:rFonts w:ascii="CordiaUPC" w:hAnsi="CordiaUPC" w:cs="CordiaUPC"/>
          <w:spacing w:val="-4"/>
          <w:sz w:val="26"/>
          <w:szCs w:val="26"/>
        </w:rPr>
        <w:t>BoT</w:t>
      </w:r>
      <w:proofErr w:type="spellEnd"/>
      <w:r w:rsidR="00B87C04">
        <w:rPr>
          <w:rFonts w:ascii="CordiaUPC" w:hAnsi="CordiaUPC" w:cs="CordiaUPC"/>
          <w:spacing w:val="-4"/>
          <w:sz w:val="26"/>
          <w:szCs w:val="26"/>
        </w:rPr>
        <w:t>),</w:t>
      </w:r>
      <w:r w:rsidR="000B7CE6" w:rsidRPr="002141DF">
        <w:rPr>
          <w:rFonts w:ascii="CordiaUPC" w:hAnsi="CordiaUPC" w:cs="CordiaUPC" w:hint="cs"/>
          <w:i/>
          <w:iCs/>
          <w:spacing w:val="-4"/>
          <w:sz w:val="26"/>
          <w:szCs w:val="26"/>
        </w:rPr>
        <w:t xml:space="preserve"> </w:t>
      </w:r>
      <w:r w:rsidR="00AE43EC" w:rsidRPr="002141DF">
        <w:rPr>
          <w:rFonts w:ascii="CordiaUPC" w:hAnsi="CordiaUPC" w:cs="CordiaUPC" w:hint="cs"/>
          <w:spacing w:val="-4"/>
          <w:sz w:val="26"/>
          <w:szCs w:val="26"/>
        </w:rPr>
        <w:t>guidelines promulgated by the Federation of Accounting Profession</w:t>
      </w:r>
      <w:r w:rsidR="00AE43EC" w:rsidRPr="002141DF">
        <w:rPr>
          <w:rFonts w:ascii="CordiaUPC" w:hAnsi="CordiaUPC" w:cs="CordiaUPC" w:hint="cs"/>
          <w:spacing w:val="-4"/>
          <w:sz w:val="26"/>
          <w:szCs w:val="26"/>
          <w:lang w:val="en-US" w:bidi="th-TH"/>
        </w:rPr>
        <w:t>s and</w:t>
      </w:r>
      <w:r w:rsidR="001B478C" w:rsidRPr="002141DF">
        <w:rPr>
          <w:rFonts w:ascii="CordiaUPC" w:hAnsi="CordiaUPC" w:cs="CordiaUPC" w:hint="cs"/>
          <w:spacing w:val="-4"/>
          <w:sz w:val="26"/>
          <w:szCs w:val="26"/>
          <w:lang w:val="en-US" w:bidi="th-TH"/>
        </w:rPr>
        <w:t xml:space="preserve">; </w:t>
      </w:r>
      <w:r w:rsidR="00AE43EC" w:rsidRPr="002141DF">
        <w:rPr>
          <w:rFonts w:ascii="CordiaUPC" w:hAnsi="CordiaUPC" w:cs="CordiaUPC" w:hint="cs"/>
          <w:spacing w:val="-4"/>
          <w:sz w:val="26"/>
          <w:szCs w:val="26"/>
          <w:lang w:val="en-US" w:bidi="th-TH"/>
        </w:rPr>
        <w:t>applicable rules and regulations of the Thai Securities and Exchange Commission</w:t>
      </w:r>
      <w:r w:rsidR="004975AF" w:rsidRPr="002141DF">
        <w:rPr>
          <w:rFonts w:ascii="CordiaUPC" w:hAnsi="CordiaUPC" w:cs="CordiaUPC" w:hint="cs"/>
          <w:spacing w:val="-4"/>
          <w:sz w:val="26"/>
          <w:szCs w:val="26"/>
          <w:cs/>
          <w:lang w:val="en-US" w:bidi="th-TH"/>
        </w:rPr>
        <w:t xml:space="preserve"> </w:t>
      </w:r>
      <w:r w:rsidR="004975AF" w:rsidRPr="008B3D45">
        <w:rPr>
          <w:rFonts w:ascii="CordiaUPC" w:hAnsi="CordiaUPC" w:cs="CordiaUPC" w:hint="cs"/>
          <w:spacing w:val="-4"/>
          <w:sz w:val="26"/>
          <w:szCs w:val="26"/>
          <w:lang w:val="en-US" w:bidi="th-TH"/>
        </w:rPr>
        <w:t>and the Bank of Thailand (“</w:t>
      </w:r>
      <w:proofErr w:type="spellStart"/>
      <w:r w:rsidR="004975AF" w:rsidRPr="008B3D45">
        <w:rPr>
          <w:rFonts w:ascii="CordiaUPC" w:hAnsi="CordiaUPC" w:cs="CordiaUPC" w:hint="cs"/>
          <w:spacing w:val="-4"/>
          <w:sz w:val="26"/>
          <w:szCs w:val="26"/>
          <w:lang w:val="en-US" w:bidi="th-TH"/>
        </w:rPr>
        <w:t>BoT</w:t>
      </w:r>
      <w:proofErr w:type="spellEnd"/>
      <w:r w:rsidR="004975AF" w:rsidRPr="008B3D45">
        <w:rPr>
          <w:rFonts w:ascii="CordiaUPC" w:hAnsi="CordiaUPC" w:cs="CordiaUPC" w:hint="cs"/>
          <w:spacing w:val="-4"/>
          <w:sz w:val="26"/>
          <w:szCs w:val="26"/>
          <w:lang w:val="en-US" w:bidi="th-TH"/>
        </w:rPr>
        <w:t>”)</w:t>
      </w:r>
      <w:r w:rsidR="00AE43EC" w:rsidRPr="008B3D45">
        <w:rPr>
          <w:rFonts w:ascii="CordiaUPC" w:hAnsi="CordiaUPC" w:cs="CordiaUPC" w:hint="cs"/>
          <w:spacing w:val="-4"/>
          <w:sz w:val="26"/>
          <w:szCs w:val="26"/>
          <w:lang w:val="en-US" w:bidi="th-TH"/>
        </w:rPr>
        <w:t xml:space="preserve"> notification number Sor Nor Sor 21/2561</w:t>
      </w:r>
      <w:r w:rsidR="00F00649" w:rsidRPr="008B3D45">
        <w:rPr>
          <w:rFonts w:ascii="CordiaUPC" w:hAnsi="CordiaUPC" w:cs="CordiaUPC" w:hint="cs"/>
          <w:spacing w:val="-4"/>
          <w:sz w:val="26"/>
          <w:szCs w:val="26"/>
          <w:lang w:val="en-US" w:bidi="th-TH"/>
        </w:rPr>
        <w:t xml:space="preserve">,  </w:t>
      </w:r>
      <w:r w:rsidR="00AE43EC" w:rsidRPr="008B3D45">
        <w:rPr>
          <w:rFonts w:ascii="CordiaUPC" w:hAnsi="CordiaUPC" w:cs="CordiaUPC" w:hint="cs"/>
          <w:spacing w:val="-4"/>
          <w:sz w:val="26"/>
          <w:szCs w:val="26"/>
          <w:lang w:val="en-US" w:bidi="th-TH"/>
        </w:rPr>
        <w:t xml:space="preserve">regarding to </w:t>
      </w:r>
      <w:r w:rsidR="00AE43EC" w:rsidRPr="008B3D45">
        <w:rPr>
          <w:rFonts w:ascii="CordiaUPC" w:hAnsi="CordiaUPC" w:cs="CordiaUPC" w:hint="cs"/>
          <w:i/>
          <w:iCs/>
          <w:spacing w:val="-4"/>
          <w:sz w:val="26"/>
          <w:szCs w:val="26"/>
          <w:lang w:val="en-US" w:bidi="th-TH"/>
        </w:rPr>
        <w:t>Preparation and Announcement of Financial Statements of a Commercial Bank and a Holding Company that is the Parent Company of a Financial Group</w:t>
      </w:r>
      <w:r w:rsidR="002A4B40" w:rsidRPr="008B3D45">
        <w:rPr>
          <w:rFonts w:ascii="CordiaUPC" w:hAnsi="CordiaUPC" w:cs="CordiaUPC" w:hint="cs"/>
          <w:i/>
          <w:iCs/>
          <w:spacing w:val="-4"/>
          <w:sz w:val="26"/>
          <w:szCs w:val="26"/>
          <w:lang w:val="en-US" w:bidi="th-TH"/>
        </w:rPr>
        <w:t xml:space="preserve">; </w:t>
      </w:r>
      <w:r w:rsidR="002A4B40" w:rsidRPr="008B3D45">
        <w:rPr>
          <w:rFonts w:ascii="CordiaUPC" w:hAnsi="CordiaUPC" w:cs="CordiaUPC" w:hint="cs"/>
          <w:spacing w:val="-4"/>
          <w:sz w:val="26"/>
          <w:szCs w:val="26"/>
          <w:lang w:val="en-US" w:bidi="th-TH"/>
        </w:rPr>
        <w:t xml:space="preserve">and </w:t>
      </w:r>
      <w:r w:rsidR="00D13E68" w:rsidRPr="008B3D45">
        <w:rPr>
          <w:rFonts w:ascii="CordiaUPC" w:hAnsi="CordiaUPC" w:cs="CordiaUPC"/>
          <w:spacing w:val="-4"/>
          <w:sz w:val="26"/>
          <w:szCs w:val="26"/>
          <w:lang w:val="en-US" w:bidi="th-TH"/>
        </w:rPr>
        <w:t xml:space="preserve">other additional </w:t>
      </w:r>
      <w:proofErr w:type="spellStart"/>
      <w:r w:rsidR="00D13E68" w:rsidRPr="008B3D45">
        <w:rPr>
          <w:rFonts w:ascii="CordiaUPC" w:hAnsi="CordiaUPC" w:cs="CordiaUPC"/>
          <w:spacing w:val="-4"/>
          <w:sz w:val="26"/>
          <w:szCs w:val="26"/>
          <w:lang w:val="en-US" w:bidi="th-TH"/>
        </w:rPr>
        <w:t>BoT</w:t>
      </w:r>
      <w:proofErr w:type="spellEnd"/>
      <w:r w:rsidR="00D13E68" w:rsidRPr="008B3D45">
        <w:rPr>
          <w:rFonts w:ascii="CordiaUPC" w:hAnsi="CordiaUPC" w:cs="CordiaUPC"/>
          <w:spacing w:val="-4"/>
          <w:sz w:val="26"/>
          <w:szCs w:val="26"/>
          <w:lang w:val="en-US" w:bidi="th-TH"/>
        </w:rPr>
        <w:t xml:space="preserve"> notification including</w:t>
      </w:r>
      <w:r w:rsidR="00D15763" w:rsidRPr="008B3D45">
        <w:rPr>
          <w:rFonts w:ascii="CordiaUPC" w:hAnsi="CordiaUPC" w:cs="CordiaUPC"/>
          <w:spacing w:val="-4"/>
          <w:sz w:val="26"/>
          <w:szCs w:val="26"/>
          <w:lang w:val="en-US" w:bidi="th-TH"/>
        </w:rPr>
        <w:t xml:space="preserve"> </w:t>
      </w:r>
      <w:r w:rsidR="002A4B40" w:rsidRPr="008B3D45">
        <w:rPr>
          <w:rFonts w:ascii="CordiaUPC" w:hAnsi="CordiaUPC" w:cs="CordiaUPC" w:hint="cs"/>
          <w:spacing w:val="-4"/>
          <w:sz w:val="26"/>
          <w:szCs w:val="26"/>
          <w:lang w:val="en-US" w:bidi="th-TH"/>
        </w:rPr>
        <w:t xml:space="preserve">the following </w:t>
      </w:r>
      <w:proofErr w:type="spellStart"/>
      <w:r w:rsidR="002A4B40" w:rsidRPr="008B3D45">
        <w:rPr>
          <w:rFonts w:ascii="CordiaUPC" w:hAnsi="CordiaUPC" w:cs="CordiaUPC" w:hint="cs"/>
          <w:spacing w:val="-4"/>
          <w:sz w:val="26"/>
          <w:szCs w:val="26"/>
          <w:lang w:val="en-US" w:bidi="th-TH"/>
        </w:rPr>
        <w:t>B</w:t>
      </w:r>
      <w:r w:rsidR="00D13E68" w:rsidRPr="008B3D45">
        <w:rPr>
          <w:rFonts w:ascii="CordiaUPC" w:hAnsi="CordiaUPC" w:cs="CordiaUPC"/>
          <w:spacing w:val="-4"/>
          <w:sz w:val="26"/>
          <w:szCs w:val="26"/>
          <w:lang w:val="en-US" w:bidi="th-TH"/>
        </w:rPr>
        <w:t>o</w:t>
      </w:r>
      <w:r w:rsidR="002A4B40" w:rsidRPr="008B3D45">
        <w:rPr>
          <w:rFonts w:ascii="CordiaUPC" w:hAnsi="CordiaUPC" w:cs="CordiaUPC" w:hint="cs"/>
          <w:spacing w:val="-4"/>
          <w:sz w:val="26"/>
          <w:szCs w:val="26"/>
          <w:lang w:val="en-US" w:bidi="th-TH"/>
        </w:rPr>
        <w:t>T</w:t>
      </w:r>
      <w:proofErr w:type="spellEnd"/>
      <w:r w:rsidR="002A4B40" w:rsidRPr="008B3D45">
        <w:rPr>
          <w:rFonts w:ascii="CordiaUPC" w:hAnsi="CordiaUPC" w:cs="CordiaUPC" w:hint="cs"/>
          <w:spacing w:val="-4"/>
          <w:sz w:val="26"/>
          <w:szCs w:val="26"/>
          <w:lang w:val="en-US" w:bidi="th-TH"/>
        </w:rPr>
        <w:t xml:space="preserve"> circular:</w:t>
      </w:r>
    </w:p>
    <w:p w14:paraId="30AD735A" w14:textId="092F0B8E" w:rsidR="002A4B40" w:rsidRPr="002141DF" w:rsidRDefault="002A4B40" w:rsidP="00C76EE5">
      <w:pPr>
        <w:pStyle w:val="block"/>
        <w:spacing w:after="0" w:line="240" w:lineRule="atLeast"/>
        <w:ind w:left="540"/>
        <w:jc w:val="both"/>
        <w:rPr>
          <w:rFonts w:ascii="CordiaUPC" w:hAnsi="CordiaUPC" w:cs="CordiaUPC"/>
          <w:i/>
          <w:iCs/>
          <w:spacing w:val="-4"/>
          <w:sz w:val="26"/>
          <w:szCs w:val="26"/>
          <w:lang w:val="en-US" w:bidi="th-TH"/>
        </w:rPr>
      </w:pPr>
    </w:p>
    <w:p w14:paraId="0FE9940B" w14:textId="36599676" w:rsidR="002A4B40" w:rsidRPr="002141DF" w:rsidRDefault="002A4B40" w:rsidP="002A4B40">
      <w:pPr>
        <w:pStyle w:val="block"/>
        <w:spacing w:after="0" w:line="240" w:lineRule="atLeast"/>
        <w:ind w:left="900" w:hanging="360"/>
        <w:jc w:val="both"/>
        <w:rPr>
          <w:rFonts w:ascii="CordiaUPC" w:hAnsi="CordiaUPC" w:cs="CordiaUPC"/>
          <w:spacing w:val="-4"/>
          <w:sz w:val="26"/>
          <w:szCs w:val="26"/>
          <w:lang w:val="en-US" w:bidi="th-TH"/>
        </w:rPr>
      </w:pPr>
      <w:r w:rsidRPr="002141DF">
        <w:rPr>
          <w:rFonts w:ascii="CordiaUPC" w:hAnsi="CordiaUPC" w:cs="CordiaUPC" w:hint="cs"/>
          <w:spacing w:val="-4"/>
          <w:sz w:val="26"/>
          <w:szCs w:val="26"/>
          <w:lang w:val="en-US" w:bidi="th-TH"/>
        </w:rPr>
        <w:t>-</w:t>
      </w:r>
      <w:r w:rsidRPr="002141DF">
        <w:rPr>
          <w:rFonts w:ascii="CordiaUPC" w:hAnsi="CordiaUPC" w:cs="CordiaUPC" w:hint="cs"/>
          <w:spacing w:val="-4"/>
          <w:sz w:val="26"/>
          <w:szCs w:val="26"/>
          <w:lang w:val="en-US" w:bidi="th-TH"/>
        </w:rPr>
        <w:tab/>
      </w:r>
      <w:proofErr w:type="spellStart"/>
      <w:r w:rsidRPr="002141DF">
        <w:rPr>
          <w:rFonts w:ascii="CordiaUPC" w:hAnsi="CordiaUPC" w:cs="CordiaUPC" w:hint="cs"/>
          <w:spacing w:val="-4"/>
          <w:sz w:val="26"/>
          <w:szCs w:val="26"/>
          <w:lang w:val="en-US" w:bidi="th-TH"/>
        </w:rPr>
        <w:t>BoT.</w:t>
      </w:r>
      <w:proofErr w:type="spellEnd"/>
      <w:r w:rsidRPr="002141DF">
        <w:rPr>
          <w:rFonts w:ascii="CordiaUPC" w:hAnsi="CordiaUPC" w:cs="CordiaUPC" w:hint="cs"/>
          <w:spacing w:val="-4"/>
          <w:sz w:val="26"/>
          <w:szCs w:val="26"/>
          <w:lang w:val="en-US" w:bidi="th-TH"/>
        </w:rPr>
        <w:t xml:space="preserve"> For</w:t>
      </w:r>
      <w:r w:rsidR="00E756AD">
        <w:rPr>
          <w:rFonts w:ascii="CordiaUPC" w:hAnsi="CordiaUPC" w:cs="CordiaUPC"/>
          <w:spacing w:val="-4"/>
          <w:sz w:val="26"/>
          <w:szCs w:val="26"/>
          <w:lang w:val="en-US" w:bidi="th-TH"/>
        </w:rPr>
        <w:t xml:space="preserve"> </w:t>
      </w:r>
      <w:proofErr w:type="gramStart"/>
      <w:r w:rsidRPr="002141DF">
        <w:rPr>
          <w:rFonts w:ascii="CordiaUPC" w:hAnsi="CordiaUPC" w:cs="CordiaUPC" w:hint="cs"/>
          <w:spacing w:val="-4"/>
          <w:sz w:val="26"/>
          <w:szCs w:val="26"/>
          <w:lang w:val="en-US" w:bidi="th-TH"/>
        </w:rPr>
        <w:t>Nor</w:t>
      </w:r>
      <w:proofErr w:type="gramEnd"/>
      <w:r w:rsidR="00E756AD">
        <w:rPr>
          <w:rFonts w:ascii="CordiaUPC" w:hAnsi="CordiaUPC" w:cs="CordiaUPC"/>
          <w:spacing w:val="-4"/>
          <w:sz w:val="26"/>
          <w:szCs w:val="26"/>
          <w:lang w:val="en-US" w:bidi="th-TH"/>
        </w:rPr>
        <w:t xml:space="preserve"> </w:t>
      </w:r>
      <w:r w:rsidRPr="002141DF">
        <w:rPr>
          <w:rFonts w:ascii="CordiaUPC" w:hAnsi="CordiaUPC" w:cs="CordiaUPC" w:hint="cs"/>
          <w:spacing w:val="-4"/>
          <w:sz w:val="26"/>
          <w:szCs w:val="26"/>
          <w:lang w:val="en-US" w:bidi="th-TH"/>
        </w:rPr>
        <w:t xml:space="preserve">Sor. (23) Wor.276/2563 dated 28 Feb 2020, regarding “Debt relief programs for debtors affected by situations having adverse impacts to Thai economy” which details are given in note </w:t>
      </w:r>
      <w:r w:rsidR="00D72FE3">
        <w:rPr>
          <w:rFonts w:ascii="CordiaUPC" w:hAnsi="CordiaUPC" w:cs="CordiaUPC"/>
          <w:spacing w:val="-4"/>
          <w:sz w:val="26"/>
          <w:szCs w:val="26"/>
          <w:lang w:val="en-US" w:bidi="th-TH"/>
        </w:rPr>
        <w:t>4</w:t>
      </w:r>
      <w:r w:rsidRPr="002141DF">
        <w:rPr>
          <w:rFonts w:ascii="CordiaUPC" w:hAnsi="CordiaUPC" w:cs="CordiaUPC" w:hint="cs"/>
          <w:spacing w:val="-4"/>
          <w:sz w:val="26"/>
          <w:szCs w:val="26"/>
          <w:lang w:val="en-US" w:bidi="th-TH"/>
        </w:rPr>
        <w:t>.</w:t>
      </w:r>
    </w:p>
    <w:p w14:paraId="48DDDEAA" w14:textId="02B40271" w:rsidR="00897261" w:rsidRDefault="00897261" w:rsidP="00B87C04">
      <w:pPr>
        <w:pStyle w:val="block"/>
        <w:spacing w:after="0" w:line="240" w:lineRule="atLeast"/>
        <w:ind w:left="0"/>
        <w:jc w:val="both"/>
        <w:rPr>
          <w:rFonts w:ascii="CordiaUPC" w:hAnsi="CordiaUPC" w:cs="CordiaUPC"/>
          <w:spacing w:val="-4"/>
          <w:sz w:val="26"/>
          <w:szCs w:val="26"/>
          <w:lang w:val="en-US" w:bidi="th-TH"/>
        </w:rPr>
      </w:pPr>
    </w:p>
    <w:p w14:paraId="3A67896B" w14:textId="21F13453" w:rsidR="008B3D45" w:rsidRDefault="000132DD" w:rsidP="00D72FE3">
      <w:pPr>
        <w:pStyle w:val="block"/>
        <w:spacing w:after="0" w:line="240" w:lineRule="atLeast"/>
        <w:ind w:left="540"/>
        <w:jc w:val="both"/>
        <w:rPr>
          <w:rFonts w:ascii="CordiaUPC" w:hAnsi="CordiaUPC" w:cs="CordiaUPC"/>
          <w:spacing w:val="-4"/>
          <w:sz w:val="26"/>
          <w:szCs w:val="26"/>
          <w:lang w:val="en-US" w:bidi="th-TH"/>
        </w:rPr>
      </w:pPr>
      <w:r w:rsidRPr="000132DD">
        <w:rPr>
          <w:rFonts w:ascii="CordiaUPC" w:hAnsi="CordiaUPC" w:cs="CordiaUPC"/>
          <w:spacing w:val="-4"/>
          <w:sz w:val="26"/>
          <w:szCs w:val="26"/>
          <w:lang w:val="en-US" w:bidi="th-TH"/>
        </w:rPr>
        <w:t>New and revised TFRS are effective for annual accounting periods beginning on or after 1 January 2021 which have no material impact on the financial statements</w:t>
      </w:r>
      <w:r>
        <w:rPr>
          <w:rFonts w:ascii="CordiaUPC" w:hAnsi="CordiaUPC" w:cs="CordiaUPC"/>
          <w:spacing w:val="-4"/>
          <w:sz w:val="26"/>
          <w:szCs w:val="26"/>
          <w:lang w:val="en-US" w:bidi="th-TH"/>
        </w:rPr>
        <w:t xml:space="preserve">. </w:t>
      </w:r>
    </w:p>
    <w:p w14:paraId="4894D001" w14:textId="77777777" w:rsidR="000132DD" w:rsidRDefault="000132DD" w:rsidP="00D72FE3">
      <w:pPr>
        <w:pStyle w:val="block"/>
        <w:spacing w:after="0" w:line="240" w:lineRule="atLeast"/>
        <w:ind w:left="540"/>
        <w:jc w:val="both"/>
        <w:rPr>
          <w:rFonts w:ascii="CordiaUPC" w:hAnsi="CordiaUPC" w:cs="CordiaUPC"/>
          <w:spacing w:val="-4"/>
          <w:sz w:val="26"/>
          <w:szCs w:val="26"/>
          <w:lang w:val="en-US" w:bidi="th-TH"/>
        </w:rPr>
      </w:pPr>
    </w:p>
    <w:p w14:paraId="42ECC8B1" w14:textId="02DC02FF" w:rsidR="000132DD" w:rsidRDefault="00147BCB" w:rsidP="00D72FE3">
      <w:pPr>
        <w:pStyle w:val="block"/>
        <w:spacing w:after="0" w:line="240" w:lineRule="atLeast"/>
        <w:ind w:left="540"/>
        <w:jc w:val="both"/>
        <w:rPr>
          <w:rFonts w:ascii="CordiaUPC" w:hAnsi="CordiaUPC" w:cs="CordiaUPC"/>
          <w:spacing w:val="-4"/>
          <w:sz w:val="26"/>
          <w:szCs w:val="26"/>
          <w:lang w:val="en-US" w:bidi="th-TH"/>
        </w:rPr>
      </w:pPr>
      <w:r w:rsidRPr="00147BCB">
        <w:rPr>
          <w:rFonts w:ascii="CordiaUPC" w:hAnsi="CordiaUPC" w:cs="CordiaUPC"/>
          <w:spacing w:val="-4"/>
          <w:sz w:val="26"/>
          <w:szCs w:val="26"/>
          <w:lang w:val="en-US" w:bidi="th-TH"/>
        </w:rPr>
        <w:lastRenderedPageBreak/>
        <w:t xml:space="preserve">In addition, the Bank and its subsidiaries have not early adopted </w:t>
      </w:r>
      <w:proofErr w:type="gramStart"/>
      <w:r w:rsidRPr="00147BCB">
        <w:rPr>
          <w:rFonts w:ascii="CordiaUPC" w:hAnsi="CordiaUPC" w:cs="CordiaUPC"/>
          <w:spacing w:val="-4"/>
          <w:sz w:val="26"/>
          <w:szCs w:val="26"/>
          <w:lang w:val="en-US" w:bidi="th-TH"/>
        </w:rPr>
        <w:t>a number of</w:t>
      </w:r>
      <w:proofErr w:type="gramEnd"/>
      <w:r w:rsidRPr="00147BCB">
        <w:rPr>
          <w:rFonts w:ascii="CordiaUPC" w:hAnsi="CordiaUPC" w:cs="CordiaUPC"/>
          <w:spacing w:val="-4"/>
          <w:sz w:val="26"/>
          <w:szCs w:val="26"/>
          <w:lang w:val="en-US" w:bidi="th-TH"/>
        </w:rPr>
        <w:t xml:space="preserve"> revised TFRS, which are not yet effective for the current period in preparing these interim financial statements. Revised TFRS, which are relevant to the</w:t>
      </w:r>
      <w:r w:rsidR="00D0589F">
        <w:rPr>
          <w:rFonts w:ascii="CordiaUPC" w:hAnsi="CordiaUPC" w:cs="CordiaUPC"/>
          <w:spacing w:val="-4"/>
          <w:sz w:val="26"/>
          <w:szCs w:val="26"/>
          <w:lang w:val="en-US" w:bidi="th-TH"/>
        </w:rPr>
        <w:t xml:space="preserve"> Bank and its subsidiaries</w:t>
      </w:r>
      <w:r w:rsidRPr="00147BCB">
        <w:rPr>
          <w:rFonts w:ascii="CordiaUPC" w:hAnsi="CordiaUPC" w:cs="CordiaUPC"/>
          <w:spacing w:val="-4"/>
          <w:sz w:val="26"/>
          <w:szCs w:val="26"/>
          <w:lang w:val="en-US" w:bidi="th-TH"/>
        </w:rPr>
        <w:t xml:space="preserve"> operations and will become effective for the financial statements in annual reporting periods beginning on or after 1 January 2022 is Interest Rate Benchmark Reform – Phase 2 (amendments to TFRS 9, TFRS 7, TFRS 4 and TFRS 16) ("the Phase 2 amendments"). Management is currently considering the potential impact of adopting and initially applying the Phase 2 amendments on the consolidated and the Bank onl</w:t>
      </w:r>
      <w:r w:rsidR="005948B0">
        <w:rPr>
          <w:rFonts w:ascii="CordiaUPC" w:hAnsi="CordiaUPC" w:cs="CordiaUPC"/>
          <w:spacing w:val="-4"/>
          <w:sz w:val="26"/>
          <w:szCs w:val="26"/>
          <w:lang w:val="en-US" w:bidi="th-TH"/>
        </w:rPr>
        <w:t>y</w:t>
      </w:r>
      <w:r w:rsidRPr="00147BCB">
        <w:rPr>
          <w:rFonts w:ascii="CordiaUPC" w:hAnsi="CordiaUPC" w:cs="CordiaUPC"/>
          <w:spacing w:val="-4"/>
          <w:sz w:val="26"/>
          <w:szCs w:val="26"/>
          <w:lang w:val="en-US" w:bidi="th-TH"/>
        </w:rPr>
        <w:t xml:space="preserve"> financial statements.</w:t>
      </w:r>
    </w:p>
    <w:p w14:paraId="784450DC" w14:textId="77777777" w:rsidR="00C26A6A" w:rsidRPr="00C26A6A" w:rsidRDefault="00C26A6A" w:rsidP="00D72FE3">
      <w:pPr>
        <w:pStyle w:val="block"/>
        <w:spacing w:after="0" w:line="240" w:lineRule="atLeast"/>
        <w:ind w:left="540"/>
        <w:jc w:val="both"/>
        <w:rPr>
          <w:rFonts w:ascii="CordiaUPC" w:hAnsi="CordiaUPC" w:cs="CordiaUPC"/>
          <w:spacing w:val="-4"/>
          <w:sz w:val="20"/>
          <w:lang w:val="en-US" w:bidi="th-TH"/>
        </w:rPr>
      </w:pPr>
    </w:p>
    <w:p w14:paraId="683F3780" w14:textId="74BBDE59" w:rsidR="00125DEC" w:rsidRPr="002141DF" w:rsidRDefault="00A566E1" w:rsidP="00A566E1">
      <w:pPr>
        <w:pStyle w:val="block"/>
        <w:spacing w:after="0" w:line="240" w:lineRule="atLeast"/>
        <w:ind w:left="540" w:hanging="540"/>
        <w:jc w:val="both"/>
        <w:rPr>
          <w:rFonts w:ascii="CordiaUPC" w:hAnsi="CordiaUPC" w:cs="CordiaUPC"/>
          <w:b/>
          <w:bCs/>
          <w:i/>
          <w:iCs/>
          <w:sz w:val="26"/>
          <w:szCs w:val="26"/>
          <w:lang w:val="en-US"/>
        </w:rPr>
      </w:pPr>
      <w:r w:rsidRPr="002141DF">
        <w:rPr>
          <w:rFonts w:ascii="CordiaUPC" w:hAnsi="CordiaUPC" w:cs="CordiaUPC" w:hint="cs"/>
          <w:b/>
          <w:bCs/>
          <w:i/>
          <w:iCs/>
          <w:sz w:val="26"/>
          <w:szCs w:val="26"/>
          <w:lang w:val="en-US"/>
        </w:rPr>
        <w:t>2.2</w:t>
      </w:r>
      <w:r w:rsidRPr="002141DF">
        <w:rPr>
          <w:rFonts w:ascii="CordiaUPC" w:hAnsi="CordiaUPC" w:cs="CordiaUPC" w:hint="cs"/>
          <w:b/>
          <w:bCs/>
          <w:i/>
          <w:iCs/>
          <w:sz w:val="26"/>
          <w:szCs w:val="26"/>
          <w:lang w:val="en-US"/>
        </w:rPr>
        <w:tab/>
      </w:r>
      <w:r w:rsidR="00F25DE9" w:rsidRPr="002141DF">
        <w:rPr>
          <w:rFonts w:ascii="CordiaUPC" w:hAnsi="CordiaUPC" w:cs="CordiaUPC" w:hint="cs"/>
          <w:b/>
          <w:bCs/>
          <w:i/>
          <w:iCs/>
          <w:sz w:val="26"/>
          <w:szCs w:val="26"/>
          <w:lang w:val="en-US"/>
        </w:rPr>
        <w:t>Functional and presentation currency</w:t>
      </w:r>
    </w:p>
    <w:p w14:paraId="5C4113AC" w14:textId="77777777" w:rsidR="00A76571" w:rsidRPr="00C26A6A" w:rsidRDefault="00A76571" w:rsidP="00A76571">
      <w:pPr>
        <w:pStyle w:val="block"/>
        <w:spacing w:after="0" w:line="240" w:lineRule="atLeast"/>
        <w:ind w:left="360"/>
        <w:jc w:val="both"/>
        <w:rPr>
          <w:rFonts w:ascii="CordiaUPC" w:hAnsi="CordiaUPC" w:cs="CordiaUPC"/>
          <w:b/>
          <w:bCs/>
          <w:i/>
          <w:iCs/>
          <w:sz w:val="20"/>
          <w:lang w:val="en-US"/>
        </w:rPr>
      </w:pPr>
    </w:p>
    <w:p w14:paraId="479C9616" w14:textId="4572BB3C" w:rsidR="00A76571" w:rsidRPr="002141DF" w:rsidRDefault="009C5D08" w:rsidP="009C5D08">
      <w:pPr>
        <w:pStyle w:val="block"/>
        <w:spacing w:after="0" w:line="240" w:lineRule="atLeast"/>
        <w:ind w:left="540"/>
        <w:jc w:val="both"/>
        <w:rPr>
          <w:rFonts w:ascii="CordiaUPC" w:hAnsi="CordiaUPC" w:cs="CordiaUPC"/>
          <w:sz w:val="26"/>
          <w:szCs w:val="26"/>
          <w:lang w:val="en-US"/>
        </w:rPr>
      </w:pPr>
      <w:r w:rsidRPr="002141DF">
        <w:rPr>
          <w:rFonts w:ascii="CordiaUPC" w:hAnsi="CordiaUPC" w:cs="CordiaUPC" w:hint="cs"/>
          <w:sz w:val="26"/>
          <w:szCs w:val="26"/>
          <w:lang w:val="en-US"/>
        </w:rPr>
        <w:t>The</w:t>
      </w:r>
      <w:r w:rsidR="00A76571" w:rsidRPr="002141DF">
        <w:rPr>
          <w:rFonts w:ascii="CordiaUPC" w:hAnsi="CordiaUPC" w:cs="CordiaUPC" w:hint="cs"/>
          <w:sz w:val="26"/>
          <w:szCs w:val="26"/>
          <w:lang w:val="en-US"/>
        </w:rPr>
        <w:t xml:space="preserve"> </w:t>
      </w:r>
      <w:r w:rsidR="001B0E58" w:rsidRPr="001B0E58">
        <w:rPr>
          <w:rFonts w:ascii="CordiaUPC" w:hAnsi="CordiaUPC" w:cs="CordiaUPC" w:hint="cs"/>
          <w:bCs/>
          <w:sz w:val="26"/>
          <w:szCs w:val="26"/>
          <w:lang w:val="en-US" w:eastAsia="en-GB" w:bidi="th-TH"/>
        </w:rPr>
        <w:t>interim</w:t>
      </w:r>
      <w:r w:rsidR="001B0E58" w:rsidRPr="001B0E58">
        <w:rPr>
          <w:rFonts w:ascii="CordiaUPC" w:hAnsi="CordiaUPC" w:cs="CordiaUPC" w:hint="cs"/>
          <w:b/>
          <w:bCs/>
          <w:color w:val="000000"/>
          <w:sz w:val="26"/>
          <w:szCs w:val="26"/>
        </w:rPr>
        <w:t xml:space="preserve"> </w:t>
      </w:r>
      <w:r w:rsidR="00A76571" w:rsidRPr="002141DF">
        <w:rPr>
          <w:rFonts w:ascii="CordiaUPC" w:hAnsi="CordiaUPC" w:cs="CordiaUPC" w:hint="cs"/>
          <w:sz w:val="26"/>
          <w:szCs w:val="26"/>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5D369358" w14:textId="77777777" w:rsidR="00A76571" w:rsidRPr="00C26A6A" w:rsidRDefault="00A76571" w:rsidP="009C5D08">
      <w:pPr>
        <w:pStyle w:val="block"/>
        <w:spacing w:after="0" w:line="240" w:lineRule="atLeast"/>
        <w:ind w:left="540"/>
        <w:jc w:val="both"/>
        <w:rPr>
          <w:rFonts w:ascii="CordiaUPC" w:hAnsi="CordiaUPC" w:cs="CordiaUPC"/>
          <w:b/>
          <w:bCs/>
          <w:i/>
          <w:iCs/>
          <w:sz w:val="20"/>
          <w:lang w:val="en-US"/>
        </w:rPr>
      </w:pPr>
    </w:p>
    <w:p w14:paraId="11BF9081" w14:textId="77777777" w:rsidR="00A76571" w:rsidRPr="002141DF" w:rsidRDefault="003C6E23" w:rsidP="003C6E23">
      <w:pPr>
        <w:pStyle w:val="block"/>
        <w:spacing w:after="0" w:line="240" w:lineRule="atLeast"/>
        <w:ind w:left="540" w:hanging="540"/>
        <w:jc w:val="both"/>
        <w:rPr>
          <w:rFonts w:ascii="CordiaUPC" w:hAnsi="CordiaUPC" w:cs="CordiaUPC"/>
          <w:b/>
          <w:bCs/>
          <w:i/>
          <w:iCs/>
          <w:sz w:val="26"/>
          <w:szCs w:val="26"/>
          <w:lang w:val="en-US"/>
        </w:rPr>
      </w:pPr>
      <w:r w:rsidRPr="002141DF">
        <w:rPr>
          <w:rFonts w:ascii="CordiaUPC" w:hAnsi="CordiaUPC" w:cs="CordiaUPC" w:hint="cs"/>
          <w:b/>
          <w:bCs/>
          <w:i/>
          <w:iCs/>
          <w:sz w:val="26"/>
          <w:szCs w:val="26"/>
          <w:lang w:val="en-US"/>
        </w:rPr>
        <w:t>2.3</w:t>
      </w:r>
      <w:r w:rsidRPr="002141DF">
        <w:rPr>
          <w:rFonts w:ascii="CordiaUPC" w:hAnsi="CordiaUPC" w:cs="CordiaUPC" w:hint="cs"/>
          <w:b/>
          <w:bCs/>
          <w:i/>
          <w:iCs/>
          <w:sz w:val="26"/>
          <w:szCs w:val="26"/>
          <w:lang w:val="en-US"/>
        </w:rPr>
        <w:tab/>
      </w:r>
      <w:r w:rsidR="00A76571" w:rsidRPr="002141DF">
        <w:rPr>
          <w:rFonts w:ascii="CordiaUPC" w:hAnsi="CordiaUPC" w:cs="CordiaUPC" w:hint="cs"/>
          <w:b/>
          <w:bCs/>
          <w:i/>
          <w:iCs/>
          <w:sz w:val="26"/>
          <w:szCs w:val="26"/>
          <w:lang w:val="en-US"/>
        </w:rPr>
        <w:t>Use of judgements and estimates</w:t>
      </w:r>
    </w:p>
    <w:p w14:paraId="7D17702A" w14:textId="77777777" w:rsidR="00125DEC" w:rsidRPr="00C26A6A" w:rsidRDefault="00125DEC" w:rsidP="005748C7">
      <w:pPr>
        <w:pStyle w:val="block"/>
        <w:spacing w:after="0" w:line="240" w:lineRule="atLeast"/>
        <w:ind w:left="540"/>
        <w:jc w:val="both"/>
        <w:rPr>
          <w:rFonts w:ascii="CordiaUPC" w:hAnsi="CordiaUPC" w:cs="CordiaUPC"/>
          <w:sz w:val="20"/>
          <w:lang w:val="en-US"/>
        </w:rPr>
      </w:pPr>
    </w:p>
    <w:p w14:paraId="0736EA28" w14:textId="5D85C523" w:rsidR="003C6E23" w:rsidRPr="002141DF" w:rsidRDefault="003C6E23" w:rsidP="003C6E23">
      <w:pPr>
        <w:pStyle w:val="BodyText"/>
        <w:spacing w:after="0" w:line="240" w:lineRule="auto"/>
        <w:ind w:left="540"/>
        <w:jc w:val="both"/>
        <w:rPr>
          <w:rFonts w:ascii="CordiaUPC" w:hAnsi="CordiaUPC" w:cs="CordiaUPC"/>
          <w:sz w:val="26"/>
          <w:szCs w:val="26"/>
        </w:rPr>
      </w:pPr>
      <w:r w:rsidRPr="002141DF">
        <w:rPr>
          <w:rFonts w:ascii="CordiaUPC" w:hAnsi="CordiaUPC" w:cs="CordiaUPC" w:hint="cs"/>
          <w:sz w:val="26"/>
          <w:szCs w:val="26"/>
        </w:rPr>
        <w:t xml:space="preserve">The preparation of </w:t>
      </w:r>
      <w:r w:rsidR="001B0E58" w:rsidRPr="001B0E58">
        <w:rPr>
          <w:rFonts w:ascii="CordiaUPC" w:hAnsi="CordiaUPC" w:cs="CordiaUPC" w:hint="cs"/>
          <w:bCs/>
          <w:sz w:val="26"/>
          <w:szCs w:val="26"/>
          <w:lang w:val="en-US" w:eastAsia="en-GB" w:bidi="th-TH"/>
        </w:rPr>
        <w:t>interim</w:t>
      </w:r>
      <w:r w:rsidR="001B0E58" w:rsidRPr="001B0E58">
        <w:rPr>
          <w:rFonts w:ascii="CordiaUPC" w:hAnsi="CordiaUPC" w:cs="CordiaUPC" w:hint="cs"/>
          <w:b/>
          <w:bCs/>
          <w:color w:val="000000"/>
          <w:sz w:val="26"/>
          <w:szCs w:val="26"/>
        </w:rPr>
        <w:t xml:space="preserve"> </w:t>
      </w:r>
      <w:r w:rsidRPr="002141DF">
        <w:rPr>
          <w:rFonts w:ascii="CordiaUPC" w:hAnsi="CordiaUPC" w:cs="CordiaUPC" w:hint="cs"/>
          <w:sz w:val="26"/>
          <w:szCs w:val="26"/>
        </w:rPr>
        <w:t xml:space="preserve">financial statements in conformity with TFRS requires management to make judgements, estimates </w:t>
      </w:r>
      <w:r w:rsidRPr="00164ACE">
        <w:rPr>
          <w:rFonts w:ascii="CordiaUPC" w:hAnsi="CordiaUPC" w:cs="CordiaUPC" w:hint="cs"/>
          <w:spacing w:val="-4"/>
          <w:sz w:val="26"/>
          <w:szCs w:val="26"/>
        </w:rPr>
        <w:t>and assumptions that affect the application of accounting policies.</w:t>
      </w:r>
      <w:r w:rsidRPr="00164ACE">
        <w:rPr>
          <w:rFonts w:ascii="CordiaUPC" w:hAnsi="CordiaUPC" w:cs="CordiaUPC" w:hint="cs"/>
          <w:spacing w:val="-4"/>
          <w:sz w:val="26"/>
          <w:szCs w:val="26"/>
          <w:cs/>
          <w:lang w:bidi="th-TH"/>
        </w:rPr>
        <w:t xml:space="preserve"> </w:t>
      </w:r>
      <w:r w:rsidRPr="00164ACE">
        <w:rPr>
          <w:rFonts w:ascii="CordiaUPC" w:hAnsi="CordiaUPC" w:cs="CordiaUPC" w:hint="cs"/>
          <w:spacing w:val="-4"/>
          <w:sz w:val="26"/>
          <w:szCs w:val="26"/>
        </w:rPr>
        <w:t>Actual results may differ from these estimates.</w:t>
      </w:r>
      <w:r w:rsidRPr="00164ACE">
        <w:rPr>
          <w:rFonts w:ascii="CordiaUPC" w:hAnsi="CordiaUPC" w:cs="CordiaUPC" w:hint="cs"/>
          <w:spacing w:val="-4"/>
          <w:sz w:val="26"/>
          <w:szCs w:val="26"/>
          <w:cs/>
          <w:lang w:bidi="th-TH"/>
        </w:rPr>
        <w:t xml:space="preserve"> </w:t>
      </w:r>
      <w:r w:rsidRPr="00164ACE">
        <w:rPr>
          <w:rFonts w:ascii="CordiaUPC" w:hAnsi="CordiaUPC" w:cs="CordiaUPC" w:hint="cs"/>
          <w:spacing w:val="-4"/>
          <w:sz w:val="26"/>
          <w:szCs w:val="26"/>
        </w:rPr>
        <w:t>Estimates and underlying assumptions are reviewed on an ongoing basis. Revisions to accounting estimates are recognised prospectively.</w:t>
      </w:r>
      <w:r w:rsidRPr="002141DF">
        <w:rPr>
          <w:rFonts w:ascii="CordiaUPC" w:hAnsi="CordiaUPC" w:cs="CordiaUPC" w:hint="cs"/>
          <w:sz w:val="26"/>
          <w:szCs w:val="26"/>
        </w:rPr>
        <w:t xml:space="preserve"> </w:t>
      </w:r>
    </w:p>
    <w:p w14:paraId="60C1AD69" w14:textId="77777777" w:rsidR="003C6E23" w:rsidRPr="00C26A6A" w:rsidRDefault="003C6E23" w:rsidP="003C6E23">
      <w:pPr>
        <w:pStyle w:val="BodyText"/>
        <w:spacing w:after="0" w:line="240" w:lineRule="auto"/>
        <w:jc w:val="both"/>
        <w:rPr>
          <w:rFonts w:ascii="CordiaUPC" w:hAnsi="CordiaUPC" w:cs="CordiaUPC"/>
          <w:sz w:val="20"/>
        </w:rPr>
      </w:pPr>
    </w:p>
    <w:p w14:paraId="01268DC9" w14:textId="77777777" w:rsidR="003C6E23" w:rsidRPr="002141DF" w:rsidRDefault="003C6E23" w:rsidP="005E758D">
      <w:pPr>
        <w:pStyle w:val="ListParagraph"/>
        <w:numPr>
          <w:ilvl w:val="2"/>
          <w:numId w:val="25"/>
        </w:numPr>
        <w:spacing w:line="240" w:lineRule="auto"/>
        <w:ind w:left="1080" w:hanging="540"/>
        <w:rPr>
          <w:rFonts w:ascii="CordiaUPC" w:hAnsi="CordiaUPC" w:cs="CordiaUPC"/>
          <w:sz w:val="26"/>
          <w:szCs w:val="26"/>
        </w:rPr>
      </w:pPr>
      <w:r w:rsidRPr="002141DF">
        <w:rPr>
          <w:rFonts w:ascii="CordiaUPC" w:hAnsi="CordiaUPC" w:cs="CordiaUPC" w:hint="cs"/>
          <w:sz w:val="26"/>
          <w:szCs w:val="26"/>
        </w:rPr>
        <w:t>Judgements</w:t>
      </w:r>
      <w:r w:rsidRPr="002141DF">
        <w:rPr>
          <w:rFonts w:ascii="CordiaUPC" w:hAnsi="CordiaUPC" w:cs="CordiaUPC" w:hint="cs"/>
          <w:sz w:val="26"/>
          <w:szCs w:val="26"/>
          <w:lang w:val="en-US" w:bidi="th-TH"/>
        </w:rPr>
        <w:t xml:space="preserve"> </w:t>
      </w:r>
    </w:p>
    <w:p w14:paraId="3F19F611" w14:textId="77777777" w:rsidR="003C6E23" w:rsidRPr="008262BD" w:rsidRDefault="003C6E23" w:rsidP="00246C24">
      <w:pPr>
        <w:pStyle w:val="BodyText"/>
        <w:spacing w:after="0" w:line="240" w:lineRule="auto"/>
        <w:ind w:left="1260" w:hanging="720"/>
        <w:jc w:val="both"/>
        <w:rPr>
          <w:rFonts w:ascii="CordiaUPC" w:hAnsi="CordiaUPC" w:cs="CordiaUPC"/>
          <w:sz w:val="14"/>
          <w:szCs w:val="14"/>
          <w:cs/>
          <w:lang w:bidi="th-TH"/>
        </w:rPr>
      </w:pPr>
    </w:p>
    <w:p w14:paraId="6201BDCC" w14:textId="77777777" w:rsidR="003C6E23" w:rsidRPr="002141DF" w:rsidRDefault="003C6E23" w:rsidP="00DF0CBD">
      <w:pPr>
        <w:pStyle w:val="BodyText"/>
        <w:spacing w:after="0" w:line="240" w:lineRule="auto"/>
        <w:ind w:left="1080"/>
        <w:jc w:val="both"/>
        <w:rPr>
          <w:rFonts w:ascii="CordiaUPC" w:hAnsi="CordiaUPC" w:cs="CordiaUPC"/>
          <w:sz w:val="26"/>
          <w:szCs w:val="26"/>
          <w:lang w:val="en-US"/>
        </w:rPr>
      </w:pPr>
      <w:r w:rsidRPr="002141DF">
        <w:rPr>
          <w:rFonts w:ascii="CordiaUPC" w:hAnsi="CordiaUPC" w:cs="CordiaUPC" w:hint="cs"/>
          <w:sz w:val="26"/>
          <w:szCs w:val="26"/>
        </w:rPr>
        <w:t>Information about judgements made in applying accounting policies that have the most significant effects on the amounts recognised in the financial statements is included in the following notes</w:t>
      </w:r>
      <w:r w:rsidRPr="002141DF">
        <w:rPr>
          <w:rFonts w:ascii="CordiaUPC" w:hAnsi="CordiaUPC" w:cs="CordiaUPC" w:hint="cs"/>
          <w:sz w:val="26"/>
          <w:szCs w:val="26"/>
          <w:lang w:val="en-US" w:bidi="th-TH"/>
        </w:rPr>
        <w:t>.</w:t>
      </w:r>
    </w:p>
    <w:p w14:paraId="77DB1552" w14:textId="77777777" w:rsidR="00246C24" w:rsidRPr="008262BD" w:rsidRDefault="003C6E23" w:rsidP="00246C24">
      <w:pPr>
        <w:pStyle w:val="BodyText"/>
        <w:spacing w:after="0" w:line="240" w:lineRule="auto"/>
        <w:jc w:val="thaiDistribute"/>
        <w:rPr>
          <w:rFonts w:ascii="CordiaUPC" w:hAnsi="CordiaUPC" w:cs="CordiaUPC"/>
          <w:szCs w:val="22"/>
          <w:lang w:bidi="th-TH"/>
        </w:rPr>
      </w:pPr>
      <w:r w:rsidRPr="002141DF">
        <w:rPr>
          <w:rFonts w:ascii="CordiaUPC" w:hAnsi="CordiaUPC" w:cs="CordiaUPC" w:hint="cs"/>
          <w:sz w:val="26"/>
          <w:szCs w:val="26"/>
          <w:lang w:bidi="th-TH"/>
        </w:rPr>
        <w:tab/>
      </w:r>
      <w:r w:rsidRPr="002141DF">
        <w:rPr>
          <w:rFonts w:ascii="CordiaUPC" w:hAnsi="CordiaUPC" w:cs="CordiaUPC" w:hint="cs"/>
          <w:sz w:val="26"/>
          <w:szCs w:val="26"/>
          <w:lang w:bidi="th-TH"/>
        </w:rPr>
        <w:tab/>
        <w:t xml:space="preserve">  </w:t>
      </w:r>
    </w:p>
    <w:p w14:paraId="0EE8CCD3" w14:textId="39B1C308" w:rsidR="00246C24" w:rsidRPr="002141DF" w:rsidRDefault="00DC7561" w:rsidP="00DC6D13">
      <w:pPr>
        <w:pStyle w:val="BodyText"/>
        <w:spacing w:after="0" w:line="240" w:lineRule="auto"/>
        <w:ind w:left="2160" w:hanging="1080"/>
        <w:jc w:val="thaiDistribute"/>
        <w:rPr>
          <w:rFonts w:ascii="CordiaUPC" w:hAnsi="CordiaUPC" w:cs="CordiaUPC"/>
          <w:sz w:val="26"/>
          <w:szCs w:val="26"/>
          <w:cs/>
          <w:lang w:bidi="th-TH"/>
        </w:rPr>
      </w:pPr>
      <w:r w:rsidRPr="002141DF">
        <w:rPr>
          <w:rStyle w:val="ListParagraphChar"/>
          <w:rFonts w:ascii="CordiaUPC" w:hAnsi="CordiaUPC" w:cs="CordiaUPC" w:hint="cs"/>
          <w:sz w:val="26"/>
          <w:szCs w:val="26"/>
        </w:rPr>
        <w:t xml:space="preserve">Note </w:t>
      </w:r>
      <w:r w:rsidR="00D72FE3">
        <w:rPr>
          <w:rStyle w:val="ListParagraphChar"/>
          <w:rFonts w:ascii="CordiaUPC" w:hAnsi="CordiaUPC" w:cs="CordiaUPC"/>
          <w:sz w:val="26"/>
          <w:szCs w:val="26"/>
        </w:rPr>
        <w:t>5</w:t>
      </w:r>
      <w:r w:rsidR="00246C24" w:rsidRPr="002141DF">
        <w:rPr>
          <w:rStyle w:val="ListParagraphChar"/>
          <w:rFonts w:ascii="CordiaUPC" w:hAnsi="CordiaUPC" w:cs="CordiaUPC" w:hint="cs"/>
          <w:sz w:val="26"/>
          <w:szCs w:val="26"/>
        </w:rPr>
        <w:tab/>
      </w:r>
      <w:r w:rsidR="00246C24" w:rsidRPr="002141DF">
        <w:rPr>
          <w:rFonts w:ascii="CordiaUPC" w:hAnsi="CordiaUPC" w:cs="CordiaUPC" w:hint="cs"/>
          <w:sz w:val="26"/>
          <w:szCs w:val="26"/>
        </w:rPr>
        <w:t>Establishing the criteria for determining whether credit risk on the financial asset has increased significantly since initial recognition, determining the methodology for incorporating forward-looking information into the measurement of expected credit loss (ECL)</w:t>
      </w:r>
      <w:r w:rsidR="00A327FF" w:rsidRPr="002141DF">
        <w:rPr>
          <w:rFonts w:ascii="CordiaUPC" w:hAnsi="CordiaUPC" w:cs="CordiaUPC" w:hint="cs"/>
          <w:sz w:val="26"/>
          <w:szCs w:val="26"/>
        </w:rPr>
        <w:t>,</w:t>
      </w:r>
      <w:r w:rsidR="00246C24" w:rsidRPr="002141DF">
        <w:rPr>
          <w:rFonts w:ascii="CordiaUPC" w:hAnsi="CordiaUPC" w:cs="CordiaUPC" w:hint="cs"/>
          <w:sz w:val="26"/>
          <w:szCs w:val="26"/>
        </w:rPr>
        <w:t xml:space="preserve"> selection and approval of models used to measure ECL</w:t>
      </w:r>
      <w:r w:rsidR="00A327FF" w:rsidRPr="002141DF">
        <w:rPr>
          <w:rFonts w:ascii="CordiaUPC" w:hAnsi="CordiaUPC" w:cs="CordiaUPC" w:hint="cs"/>
          <w:sz w:val="26"/>
          <w:szCs w:val="26"/>
        </w:rPr>
        <w:t xml:space="preserve"> and consideration for post model adjustments.</w:t>
      </w:r>
    </w:p>
    <w:p w14:paraId="4E4D5F80" w14:textId="77777777" w:rsidR="000132DD" w:rsidRPr="008262BD" w:rsidRDefault="000132DD" w:rsidP="008262BD">
      <w:pPr>
        <w:spacing w:line="240" w:lineRule="auto"/>
        <w:rPr>
          <w:rFonts w:ascii="CordiaUPC" w:hAnsi="CordiaUPC" w:cs="CordiaUPC"/>
          <w:sz w:val="18"/>
          <w:szCs w:val="18"/>
        </w:rPr>
      </w:pPr>
    </w:p>
    <w:p w14:paraId="7C0A0E33" w14:textId="390726DD" w:rsidR="003C6E23" w:rsidRPr="002141DF" w:rsidRDefault="003C6E23" w:rsidP="005E758D">
      <w:pPr>
        <w:pStyle w:val="ListParagraph"/>
        <w:numPr>
          <w:ilvl w:val="2"/>
          <w:numId w:val="25"/>
        </w:numPr>
        <w:spacing w:line="240" w:lineRule="auto"/>
        <w:ind w:left="1080" w:hanging="540"/>
        <w:jc w:val="both"/>
        <w:rPr>
          <w:rFonts w:ascii="CordiaUPC" w:hAnsi="CordiaUPC" w:cs="CordiaUPC"/>
          <w:sz w:val="26"/>
          <w:szCs w:val="26"/>
        </w:rPr>
      </w:pPr>
      <w:r w:rsidRPr="002141DF">
        <w:rPr>
          <w:rFonts w:ascii="CordiaUPC" w:hAnsi="CordiaUPC" w:cs="CordiaUPC" w:hint="cs"/>
          <w:sz w:val="26"/>
          <w:szCs w:val="26"/>
          <w:lang w:val="en-US" w:bidi="th-TH"/>
        </w:rPr>
        <w:t xml:space="preserve">Assumptions </w:t>
      </w:r>
      <w:r w:rsidRPr="002141DF">
        <w:rPr>
          <w:rFonts w:ascii="CordiaUPC" w:hAnsi="CordiaUPC" w:cs="CordiaUPC" w:hint="cs"/>
          <w:sz w:val="26"/>
          <w:szCs w:val="26"/>
        </w:rPr>
        <w:t xml:space="preserve">and estimation uncertainties </w:t>
      </w:r>
    </w:p>
    <w:p w14:paraId="28CFC06D" w14:textId="77777777" w:rsidR="00246C24" w:rsidRPr="000132DD" w:rsidRDefault="00246C24" w:rsidP="00246C24">
      <w:pPr>
        <w:pStyle w:val="ListParagraph"/>
        <w:spacing w:line="240" w:lineRule="auto"/>
        <w:ind w:left="540"/>
        <w:jc w:val="both"/>
        <w:rPr>
          <w:rFonts w:ascii="CordiaUPC" w:hAnsi="CordiaUPC" w:cs="CordiaUPC"/>
          <w:sz w:val="12"/>
          <w:szCs w:val="12"/>
        </w:rPr>
      </w:pPr>
    </w:p>
    <w:p w14:paraId="4515DFDA" w14:textId="175D5BA4" w:rsidR="003C6E23" w:rsidRPr="002141DF" w:rsidRDefault="003C6E23" w:rsidP="003B0D42">
      <w:pPr>
        <w:pStyle w:val="BodyText"/>
        <w:spacing w:after="0" w:line="240" w:lineRule="auto"/>
        <w:ind w:left="1080"/>
        <w:jc w:val="both"/>
        <w:rPr>
          <w:rFonts w:ascii="CordiaUPC" w:hAnsi="CordiaUPC" w:cs="CordiaUPC"/>
          <w:sz w:val="26"/>
          <w:szCs w:val="26"/>
        </w:rPr>
      </w:pPr>
      <w:r w:rsidRPr="002141DF">
        <w:rPr>
          <w:rFonts w:ascii="CordiaUPC" w:hAnsi="CordiaUPC" w:cs="CordiaUPC" w:hint="cs"/>
          <w:sz w:val="26"/>
          <w:szCs w:val="26"/>
        </w:rPr>
        <w:t xml:space="preserve">Information about assumption and estimation uncertainties at </w:t>
      </w:r>
      <w:r w:rsidR="00A57E86" w:rsidRPr="002141DF">
        <w:rPr>
          <w:rFonts w:ascii="CordiaUPC" w:hAnsi="CordiaUPC" w:cs="CordiaUPC" w:hint="cs"/>
          <w:sz w:val="26"/>
          <w:szCs w:val="26"/>
        </w:rPr>
        <w:t>3</w:t>
      </w:r>
      <w:r w:rsidR="000A4F10">
        <w:rPr>
          <w:rFonts w:ascii="CordiaUPC" w:hAnsi="CordiaUPC" w:cs="CordiaUPC"/>
          <w:sz w:val="26"/>
          <w:szCs w:val="26"/>
        </w:rPr>
        <w:t xml:space="preserve">0 June 2021 </w:t>
      </w:r>
      <w:r w:rsidRPr="002141DF">
        <w:rPr>
          <w:rFonts w:ascii="CordiaUPC" w:hAnsi="CordiaUPC" w:cs="CordiaUPC" w:hint="cs"/>
          <w:sz w:val="26"/>
          <w:szCs w:val="26"/>
        </w:rPr>
        <w:t xml:space="preserve">that have a significant risk of resulting in a material adjustment to the carrying amounts of assets and liabilities in the next financial </w:t>
      </w:r>
      <w:r w:rsidR="00E756AD">
        <w:rPr>
          <w:rFonts w:ascii="CordiaUPC" w:hAnsi="CordiaUPC" w:cs="CordiaUPC"/>
          <w:sz w:val="26"/>
          <w:szCs w:val="26"/>
        </w:rPr>
        <w:t>year</w:t>
      </w:r>
      <w:r w:rsidRPr="002141DF">
        <w:rPr>
          <w:rFonts w:ascii="CordiaUPC" w:hAnsi="CordiaUPC" w:cs="CordiaUPC" w:hint="cs"/>
          <w:sz w:val="26"/>
          <w:szCs w:val="26"/>
        </w:rPr>
        <w:t xml:space="preserve"> is included in the following notes</w:t>
      </w:r>
      <w:r w:rsidR="00F00649" w:rsidRPr="002141DF">
        <w:rPr>
          <w:rFonts w:ascii="CordiaUPC" w:hAnsi="CordiaUPC" w:cs="CordiaUPC" w:hint="cs"/>
          <w:sz w:val="26"/>
          <w:szCs w:val="26"/>
        </w:rPr>
        <w:t>:</w:t>
      </w:r>
    </w:p>
    <w:p w14:paraId="73398842" w14:textId="77777777" w:rsidR="003C6E23" w:rsidRPr="000132DD" w:rsidRDefault="003C6E23" w:rsidP="003C6E23">
      <w:pPr>
        <w:pStyle w:val="BodyText"/>
        <w:spacing w:after="0" w:line="240" w:lineRule="auto"/>
        <w:ind w:left="480"/>
        <w:jc w:val="both"/>
        <w:rPr>
          <w:rFonts w:ascii="CordiaUPC" w:hAnsi="CordiaUPC" w:cs="CordiaUPC"/>
          <w:sz w:val="12"/>
          <w:szCs w:val="12"/>
          <w:shd w:val="clear" w:color="auto" w:fill="CCCCCC"/>
        </w:rPr>
      </w:pPr>
    </w:p>
    <w:p w14:paraId="012D328F" w14:textId="2B6887A2" w:rsidR="003C6E23" w:rsidRPr="002141DF" w:rsidRDefault="00DC7561" w:rsidP="0010358E">
      <w:pPr>
        <w:pStyle w:val="BodyText"/>
        <w:spacing w:after="0" w:line="240" w:lineRule="auto"/>
        <w:ind w:left="2520" w:hanging="1440"/>
        <w:jc w:val="thaiDistribute"/>
        <w:rPr>
          <w:rFonts w:ascii="CordiaUPC" w:hAnsi="CordiaUPC" w:cs="CordiaUPC"/>
          <w:sz w:val="26"/>
          <w:szCs w:val="26"/>
          <w:lang w:val="en-US" w:bidi="th-TH"/>
        </w:rPr>
      </w:pPr>
      <w:r w:rsidRPr="002141DF">
        <w:rPr>
          <w:rStyle w:val="ListParagraphChar"/>
          <w:rFonts w:ascii="CordiaUPC" w:hAnsi="CordiaUPC" w:cs="CordiaUPC" w:hint="cs"/>
          <w:sz w:val="26"/>
          <w:szCs w:val="26"/>
        </w:rPr>
        <w:t xml:space="preserve">Note </w:t>
      </w:r>
      <w:r w:rsidR="00D72FE3">
        <w:rPr>
          <w:rStyle w:val="ListParagraphChar"/>
          <w:rFonts w:ascii="CordiaUPC" w:hAnsi="CordiaUPC" w:cs="CordiaUPC"/>
          <w:sz w:val="26"/>
          <w:szCs w:val="26"/>
        </w:rPr>
        <w:t>4</w:t>
      </w:r>
      <w:r w:rsidR="003C3D04">
        <w:rPr>
          <w:rStyle w:val="ListParagraphChar"/>
          <w:rFonts w:ascii="CordiaUPC" w:hAnsi="CordiaUPC" w:cs="CordiaUPC"/>
          <w:sz w:val="26"/>
          <w:szCs w:val="26"/>
        </w:rPr>
        <w:t xml:space="preserve"> </w:t>
      </w:r>
      <w:r w:rsidR="0010358E">
        <w:rPr>
          <w:rStyle w:val="ListParagraphChar"/>
          <w:rFonts w:ascii="CordiaUPC" w:hAnsi="CordiaUPC" w:cs="CordiaUPC"/>
          <w:sz w:val="26"/>
          <w:szCs w:val="26"/>
        </w:rPr>
        <w:t xml:space="preserve">and </w:t>
      </w:r>
      <w:r w:rsidR="00D72FE3">
        <w:rPr>
          <w:rStyle w:val="ListParagraphChar"/>
          <w:rFonts w:ascii="CordiaUPC" w:hAnsi="CordiaUPC" w:cs="CordiaUPC"/>
          <w:sz w:val="26"/>
          <w:szCs w:val="26"/>
        </w:rPr>
        <w:t>5</w:t>
      </w:r>
      <w:r w:rsidR="003C6E23" w:rsidRPr="002141DF">
        <w:rPr>
          <w:rFonts w:ascii="CordiaUPC" w:hAnsi="CordiaUPC" w:cs="CordiaUPC" w:hint="cs"/>
          <w:sz w:val="26"/>
          <w:szCs w:val="26"/>
          <w:lang w:val="en-US" w:bidi="th-TH"/>
        </w:rPr>
        <w:tab/>
        <w:t xml:space="preserve">Impairment of financial </w:t>
      </w:r>
      <w:r w:rsidR="003C6E23" w:rsidRPr="00BA678A">
        <w:rPr>
          <w:rFonts w:ascii="CordiaUPC" w:hAnsi="CordiaUPC" w:cs="CordiaUPC" w:hint="cs"/>
          <w:sz w:val="26"/>
          <w:szCs w:val="26"/>
          <w:lang w:val="en-US" w:bidi="th-TH"/>
        </w:rPr>
        <w:t>instruments: determination of</w:t>
      </w:r>
      <w:r w:rsidR="003C6E23" w:rsidRPr="002141DF">
        <w:rPr>
          <w:rFonts w:ascii="CordiaUPC" w:hAnsi="CordiaUPC" w:cs="CordiaUPC" w:hint="cs"/>
          <w:sz w:val="26"/>
          <w:szCs w:val="26"/>
          <w:lang w:val="en-US" w:bidi="th-TH"/>
        </w:rPr>
        <w:t xml:space="preserve"> inputs into the ECL measurement model, including key assumptions used in estimating recoverable cash flows and incorporation of forward-looking </w:t>
      </w:r>
      <w:proofErr w:type="gramStart"/>
      <w:r w:rsidR="003C6E23" w:rsidRPr="002141DF">
        <w:rPr>
          <w:rFonts w:ascii="CordiaUPC" w:hAnsi="CordiaUPC" w:cs="CordiaUPC" w:hint="cs"/>
          <w:sz w:val="26"/>
          <w:szCs w:val="26"/>
          <w:lang w:val="en-US" w:bidi="th-TH"/>
        </w:rPr>
        <w:t>information;</w:t>
      </w:r>
      <w:proofErr w:type="gramEnd"/>
      <w:r w:rsidR="001B478C" w:rsidRPr="002141DF">
        <w:rPr>
          <w:rFonts w:ascii="CordiaUPC" w:hAnsi="CordiaUPC" w:cs="CordiaUPC" w:hint="cs"/>
          <w:sz w:val="26"/>
          <w:szCs w:val="26"/>
          <w:cs/>
          <w:lang w:val="en-US" w:bidi="th-TH"/>
        </w:rPr>
        <w:t xml:space="preserve"> </w:t>
      </w:r>
    </w:p>
    <w:p w14:paraId="2E419C23" w14:textId="4C5ACEF4" w:rsidR="00627901" w:rsidRPr="000132DD" w:rsidRDefault="00DC7561" w:rsidP="008262BD">
      <w:pPr>
        <w:pStyle w:val="BodyText"/>
        <w:spacing w:after="0" w:line="240" w:lineRule="auto"/>
        <w:ind w:left="2520" w:hanging="1440"/>
        <w:jc w:val="thaiDistribute"/>
        <w:rPr>
          <w:rFonts w:ascii="CordiaUPC" w:hAnsi="CordiaUPC" w:cs="CordiaUPC"/>
          <w:szCs w:val="22"/>
        </w:rPr>
      </w:pPr>
      <w:r w:rsidRPr="002141DF">
        <w:rPr>
          <w:rStyle w:val="ListParagraphChar"/>
          <w:rFonts w:ascii="CordiaUPC" w:hAnsi="CordiaUPC" w:cs="CordiaUPC" w:hint="cs"/>
          <w:sz w:val="26"/>
          <w:szCs w:val="26"/>
          <w:lang w:val="en-US"/>
        </w:rPr>
        <w:t xml:space="preserve">Note </w:t>
      </w:r>
      <w:r w:rsidR="00D72FE3">
        <w:rPr>
          <w:rStyle w:val="ListParagraphChar"/>
          <w:rFonts w:ascii="CordiaUPC" w:hAnsi="CordiaUPC" w:cs="CordiaUPC"/>
          <w:sz w:val="26"/>
          <w:szCs w:val="26"/>
        </w:rPr>
        <w:t>6</w:t>
      </w:r>
      <w:r w:rsidR="003C6E23" w:rsidRPr="002141DF">
        <w:rPr>
          <w:rFonts w:ascii="CordiaUPC" w:hAnsi="CordiaUPC" w:cs="CordiaUPC" w:hint="cs"/>
          <w:sz w:val="26"/>
          <w:szCs w:val="26"/>
        </w:rPr>
        <w:tab/>
      </w:r>
      <w:r w:rsidR="00062708" w:rsidRPr="002141DF">
        <w:rPr>
          <w:rFonts w:ascii="CordiaUPC" w:hAnsi="CordiaUPC" w:cs="CordiaUPC" w:hint="cs"/>
          <w:sz w:val="26"/>
          <w:szCs w:val="26"/>
        </w:rPr>
        <w:t>Measurement</w:t>
      </w:r>
      <w:r w:rsidR="003C6E23" w:rsidRPr="002141DF">
        <w:rPr>
          <w:rFonts w:ascii="CordiaUPC" w:hAnsi="CordiaUPC" w:cs="CordiaUPC" w:hint="cs"/>
          <w:sz w:val="26"/>
          <w:szCs w:val="26"/>
        </w:rPr>
        <w:t xml:space="preserve"> of the fair value of financial instruments with significant unobservable inputs</w:t>
      </w:r>
      <w:r w:rsidR="001028C9">
        <w:rPr>
          <w:rFonts w:ascii="CordiaUPC" w:hAnsi="CordiaUPC" w:cs="CordiaUPC"/>
          <w:sz w:val="26"/>
          <w:szCs w:val="26"/>
        </w:rPr>
        <w:t>.</w:t>
      </w:r>
    </w:p>
    <w:p w14:paraId="2B6B0BC9" w14:textId="77777777" w:rsidR="00B85278" w:rsidRPr="000F2676" w:rsidRDefault="00B85278" w:rsidP="00B85278">
      <w:pPr>
        <w:pStyle w:val="Heading1"/>
        <w:numPr>
          <w:ilvl w:val="0"/>
          <w:numId w:val="0"/>
        </w:numPr>
        <w:spacing w:before="0" w:after="0" w:line="200" w:lineRule="exact"/>
        <w:ind w:left="547" w:hanging="547"/>
        <w:rPr>
          <w:rFonts w:ascii="CordiaUPC" w:hAnsi="CordiaUPC" w:cs="CordiaUPC"/>
          <w:i w:val="0"/>
          <w:iCs/>
          <w:color w:val="000000"/>
          <w:sz w:val="28"/>
          <w:szCs w:val="28"/>
          <w:cs/>
        </w:rPr>
      </w:pPr>
      <w:r>
        <w:rPr>
          <w:rFonts w:ascii="CordiaUPC" w:hAnsi="CordiaUPC" w:cs="CordiaUPC"/>
          <w:i w:val="0"/>
          <w:iCs/>
          <w:color w:val="000000"/>
          <w:sz w:val="28"/>
          <w:szCs w:val="28"/>
        </w:rPr>
        <w:lastRenderedPageBreak/>
        <w:t>3</w:t>
      </w:r>
      <w:r w:rsidRPr="000F2676">
        <w:rPr>
          <w:rFonts w:ascii="CordiaUPC" w:hAnsi="CordiaUPC" w:cs="CordiaUPC" w:hint="cs"/>
          <w:i w:val="0"/>
          <w:iCs/>
          <w:color w:val="000000"/>
          <w:sz w:val="28"/>
          <w:szCs w:val="28"/>
        </w:rPr>
        <w:tab/>
        <w:t xml:space="preserve">Significant accounting policies </w:t>
      </w:r>
    </w:p>
    <w:p w14:paraId="44AFE1E8" w14:textId="77777777" w:rsidR="00B85278" w:rsidRPr="0098678D" w:rsidRDefault="00B85278" w:rsidP="00B85278">
      <w:pPr>
        <w:spacing w:line="200" w:lineRule="exact"/>
        <w:ind w:left="547"/>
        <w:jc w:val="both"/>
        <w:rPr>
          <w:rFonts w:ascii="CordiaUPC" w:hAnsi="CordiaUPC" w:cs="CordiaUPC"/>
          <w:sz w:val="26"/>
          <w:szCs w:val="26"/>
          <w:lang w:val="en-AU"/>
        </w:rPr>
      </w:pPr>
    </w:p>
    <w:p w14:paraId="2A7A4A7D" w14:textId="77777777" w:rsidR="00B85278" w:rsidRPr="0098678D" w:rsidRDefault="00B85278" w:rsidP="00B85278">
      <w:pPr>
        <w:tabs>
          <w:tab w:val="left" w:pos="550"/>
        </w:tabs>
        <w:spacing w:line="200" w:lineRule="exact"/>
        <w:ind w:left="540"/>
        <w:jc w:val="both"/>
        <w:rPr>
          <w:rFonts w:ascii="CordiaUPC" w:eastAsia="Arial Unicode MS" w:hAnsi="CordiaUPC" w:cs="CordiaUPC"/>
          <w:bCs/>
          <w:sz w:val="26"/>
          <w:szCs w:val="26"/>
          <w:lang w:val="en-US" w:eastAsia="en-GB" w:bidi="th-TH"/>
        </w:rPr>
      </w:pPr>
      <w:r w:rsidRPr="0098678D">
        <w:rPr>
          <w:rFonts w:ascii="CordiaUPC" w:eastAsia="Arial Unicode MS" w:hAnsi="CordiaUPC" w:cs="CordiaUPC" w:hint="cs"/>
          <w:bCs/>
          <w:sz w:val="26"/>
          <w:szCs w:val="26"/>
          <w:lang w:val="x-none" w:eastAsia="en-GB" w:bidi="th-TH"/>
        </w:rPr>
        <w:t xml:space="preserve">The accounting policies set out below have been applied consistently to all periods presented in these </w:t>
      </w:r>
      <w:r w:rsidRPr="0098678D">
        <w:rPr>
          <w:rFonts w:ascii="CordiaUPC" w:eastAsia="Arial Unicode MS" w:hAnsi="CordiaUPC" w:cs="CordiaUPC" w:hint="cs"/>
          <w:bCs/>
          <w:sz w:val="26"/>
          <w:szCs w:val="26"/>
          <w:lang w:val="en-US" w:eastAsia="en-GB" w:bidi="th-TH"/>
        </w:rPr>
        <w:t>financial</w:t>
      </w:r>
      <w:r w:rsidRPr="0098678D">
        <w:rPr>
          <w:rFonts w:ascii="CordiaUPC" w:eastAsia="Arial Unicode MS" w:hAnsi="CordiaUPC" w:cs="CordiaUPC" w:hint="cs"/>
          <w:bCs/>
          <w:sz w:val="26"/>
          <w:szCs w:val="26"/>
          <w:lang w:val="x-none" w:eastAsia="en-GB" w:bidi="th-TH"/>
        </w:rPr>
        <w:t xml:space="preserve"> statements</w:t>
      </w:r>
      <w:r w:rsidRPr="0098678D">
        <w:rPr>
          <w:rFonts w:ascii="CordiaUPC" w:eastAsia="Arial Unicode MS" w:hAnsi="CordiaUPC" w:cs="CordiaUPC" w:hint="cs"/>
          <w:bCs/>
          <w:sz w:val="26"/>
          <w:szCs w:val="26"/>
          <w:lang w:val="en-US" w:eastAsia="en-GB" w:bidi="th-TH"/>
        </w:rPr>
        <w:t>.</w:t>
      </w:r>
    </w:p>
    <w:p w14:paraId="308862A5" w14:textId="77777777" w:rsidR="00B85278" w:rsidRPr="000132DD" w:rsidRDefault="00B85278" w:rsidP="00B85278">
      <w:pPr>
        <w:tabs>
          <w:tab w:val="left" w:pos="550"/>
        </w:tabs>
        <w:spacing w:line="200" w:lineRule="exact"/>
        <w:ind w:left="540"/>
        <w:jc w:val="both"/>
        <w:rPr>
          <w:rFonts w:ascii="CordiaUPC" w:eastAsia="Arial Unicode MS" w:hAnsi="CordiaUPC" w:cs="CordiaUPC"/>
          <w:bCs/>
          <w:sz w:val="24"/>
          <w:szCs w:val="24"/>
          <w:lang w:val="en-US" w:eastAsia="en-GB" w:bidi="th-TH"/>
        </w:rPr>
      </w:pPr>
    </w:p>
    <w:p w14:paraId="7B3D277C" w14:textId="77777777" w:rsidR="00B85278" w:rsidRPr="0098678D" w:rsidRDefault="00B85278" w:rsidP="00B85278">
      <w:pPr>
        <w:keepNext/>
        <w:keepLines/>
        <w:spacing w:line="200" w:lineRule="exact"/>
        <w:ind w:left="540" w:hanging="540"/>
        <w:outlineLvl w:val="1"/>
        <w:rPr>
          <w:rFonts w:ascii="CordiaUPC" w:hAnsi="CordiaUPC" w:cs="CordiaUPC"/>
          <w:b/>
          <w:i/>
          <w:sz w:val="26"/>
          <w:szCs w:val="26"/>
        </w:rPr>
      </w:pPr>
      <w:r>
        <w:rPr>
          <w:rFonts w:ascii="CordiaUPC" w:hAnsi="CordiaUPC" w:cs="CordiaUPC"/>
          <w:b/>
          <w:i/>
          <w:sz w:val="26"/>
          <w:szCs w:val="26"/>
        </w:rPr>
        <w:t>3</w:t>
      </w:r>
      <w:r w:rsidRPr="0098678D">
        <w:rPr>
          <w:rFonts w:ascii="CordiaUPC" w:hAnsi="CordiaUPC" w:cs="CordiaUPC" w:hint="cs"/>
          <w:b/>
          <w:i/>
          <w:sz w:val="26"/>
          <w:szCs w:val="26"/>
        </w:rPr>
        <w:t>.1</w:t>
      </w:r>
      <w:r w:rsidRPr="0098678D">
        <w:rPr>
          <w:rFonts w:ascii="CordiaUPC" w:hAnsi="CordiaUPC" w:cs="CordiaUPC" w:hint="cs"/>
          <w:b/>
          <w:i/>
          <w:sz w:val="26"/>
          <w:szCs w:val="26"/>
        </w:rPr>
        <w:tab/>
        <w:t>Basis of consolidation</w:t>
      </w:r>
    </w:p>
    <w:p w14:paraId="7420AE30" w14:textId="77777777" w:rsidR="00B85278" w:rsidRPr="0098678D" w:rsidRDefault="00B85278" w:rsidP="00B85278">
      <w:pPr>
        <w:spacing w:line="200" w:lineRule="exact"/>
        <w:ind w:left="547"/>
        <w:jc w:val="both"/>
        <w:rPr>
          <w:rFonts w:ascii="CordiaUPC" w:hAnsi="CordiaUPC" w:cs="CordiaUPC"/>
          <w:sz w:val="26"/>
          <w:szCs w:val="26"/>
          <w:lang w:val="en-AU"/>
        </w:rPr>
      </w:pPr>
    </w:p>
    <w:p w14:paraId="24C7683E" w14:textId="77777777" w:rsidR="00B85278" w:rsidRPr="0098678D" w:rsidRDefault="00B85278" w:rsidP="00B85278">
      <w:pPr>
        <w:spacing w:line="200" w:lineRule="exact"/>
        <w:ind w:left="540"/>
        <w:jc w:val="both"/>
        <w:rPr>
          <w:rFonts w:ascii="CordiaUPC" w:hAnsi="CordiaUPC" w:cs="CordiaUPC"/>
          <w:sz w:val="26"/>
          <w:szCs w:val="26"/>
          <w:lang w:val="en-US" w:bidi="th-TH"/>
        </w:rPr>
      </w:pPr>
      <w:r w:rsidRPr="0098678D">
        <w:rPr>
          <w:rFonts w:ascii="CordiaUPC" w:hAnsi="CordiaUPC" w:cs="CordiaUPC" w:hint="cs"/>
          <w:sz w:val="26"/>
          <w:szCs w:val="26"/>
          <w:lang w:val="en-AU"/>
        </w:rPr>
        <w:t>The consolidated financial statements relate to the Bank and its subsidiaries</w:t>
      </w:r>
      <w:r w:rsidRPr="0098678D">
        <w:rPr>
          <w:rFonts w:ascii="CordiaUPC" w:hAnsi="CordiaUPC" w:cs="CordiaUPC" w:hint="cs"/>
          <w:sz w:val="26"/>
          <w:szCs w:val="26"/>
          <w:cs/>
          <w:lang w:val="en-AU" w:bidi="th-TH"/>
        </w:rPr>
        <w:t xml:space="preserve"> </w:t>
      </w:r>
      <w:r w:rsidRPr="0098678D">
        <w:rPr>
          <w:rFonts w:ascii="CordiaUPC" w:hAnsi="CordiaUPC" w:cs="CordiaUPC" w:hint="cs"/>
          <w:sz w:val="26"/>
          <w:szCs w:val="26"/>
          <w:lang w:val="en-US" w:bidi="th-TH"/>
        </w:rPr>
        <w:t>(together referred to as “</w:t>
      </w:r>
      <w:r>
        <w:rPr>
          <w:rFonts w:ascii="CordiaUPC" w:hAnsi="CordiaUPC" w:cs="CordiaUPC"/>
          <w:sz w:val="26"/>
          <w:szCs w:val="26"/>
          <w:lang w:val="en-US" w:bidi="th-TH"/>
        </w:rPr>
        <w:t>t</w:t>
      </w:r>
      <w:r w:rsidRPr="0098678D">
        <w:rPr>
          <w:rFonts w:ascii="CordiaUPC" w:hAnsi="CordiaUPC" w:cs="CordiaUPC" w:hint="cs"/>
          <w:sz w:val="26"/>
          <w:szCs w:val="26"/>
          <w:lang w:val="en-US" w:bidi="th-TH"/>
        </w:rPr>
        <w:t>he Bank and its subsidiaries”)</w:t>
      </w:r>
    </w:p>
    <w:p w14:paraId="10F6CF4B" w14:textId="77777777" w:rsidR="00B85278" w:rsidRPr="0098678D" w:rsidRDefault="00B85278" w:rsidP="00B85278">
      <w:pPr>
        <w:spacing w:line="200" w:lineRule="exact"/>
        <w:ind w:left="547"/>
        <w:jc w:val="both"/>
        <w:rPr>
          <w:rFonts w:ascii="CordiaUPC" w:hAnsi="CordiaUPC" w:cs="CordiaUPC"/>
          <w:i/>
          <w:iCs/>
          <w:color w:val="0000FF"/>
          <w:sz w:val="26"/>
          <w:szCs w:val="26"/>
          <w:lang w:val="en-AU"/>
        </w:rPr>
      </w:pPr>
    </w:p>
    <w:p w14:paraId="677B2FA2" w14:textId="77777777" w:rsidR="00B85278" w:rsidRPr="0098678D" w:rsidRDefault="00B85278" w:rsidP="00B85278">
      <w:pPr>
        <w:spacing w:line="200" w:lineRule="exact"/>
        <w:ind w:left="540"/>
        <w:jc w:val="both"/>
        <w:rPr>
          <w:rFonts w:ascii="CordiaUPC" w:hAnsi="CordiaUPC" w:cs="CordiaUPC"/>
          <w:i/>
          <w:iCs/>
          <w:sz w:val="26"/>
          <w:szCs w:val="26"/>
          <w:lang w:val="en-AU"/>
        </w:rPr>
      </w:pPr>
      <w:r w:rsidRPr="0098678D">
        <w:rPr>
          <w:rFonts w:ascii="CordiaUPC" w:hAnsi="CordiaUPC" w:cs="CordiaUPC" w:hint="cs"/>
          <w:i/>
          <w:iCs/>
          <w:sz w:val="26"/>
          <w:szCs w:val="26"/>
          <w:lang w:val="en-AU"/>
        </w:rPr>
        <w:t>Business combinations</w:t>
      </w:r>
    </w:p>
    <w:p w14:paraId="7BDF4D50" w14:textId="77777777" w:rsidR="00B85278" w:rsidRPr="0098678D" w:rsidRDefault="00B85278" w:rsidP="00B85278">
      <w:pPr>
        <w:spacing w:line="200" w:lineRule="exact"/>
        <w:ind w:left="547"/>
        <w:jc w:val="both"/>
        <w:rPr>
          <w:rFonts w:ascii="CordiaUPC" w:hAnsi="CordiaUPC" w:cs="CordiaUPC"/>
          <w:color w:val="000000"/>
          <w:sz w:val="26"/>
          <w:szCs w:val="26"/>
          <w:lang w:val="en-US" w:bidi="th-TH"/>
        </w:rPr>
      </w:pPr>
    </w:p>
    <w:p w14:paraId="40A5F2BE" w14:textId="77777777" w:rsidR="00B85278" w:rsidRPr="0098678D" w:rsidRDefault="00B85278" w:rsidP="00B85278">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The Bank and its subsidiaries</w:t>
      </w:r>
      <w:r w:rsidRPr="0098678D">
        <w:rPr>
          <w:rFonts w:ascii="CordiaUPC" w:hAnsi="CordiaUPC" w:cs="CordiaUPC" w:hint="cs"/>
          <w:sz w:val="26"/>
          <w:szCs w:val="26"/>
        </w:rPr>
        <w:t xml:space="preserve">’s </w:t>
      </w:r>
      <w:r w:rsidRPr="0098678D">
        <w:rPr>
          <w:rFonts w:ascii="CordiaUPC" w:hAnsi="CordiaUPC" w:cs="CordiaUPC" w:hint="cs"/>
          <w:color w:val="000000"/>
          <w:sz w:val="26"/>
          <w:szCs w:val="26"/>
          <w:lang w:val="en-US" w:bidi="th-TH"/>
        </w:rPr>
        <w:t>appl</w:t>
      </w:r>
      <w:r>
        <w:rPr>
          <w:rFonts w:ascii="CordiaUPC" w:hAnsi="CordiaUPC" w:cs="CordiaUPC"/>
          <w:color w:val="000000"/>
          <w:sz w:val="26"/>
          <w:szCs w:val="26"/>
          <w:lang w:val="en-US" w:bidi="th-TH"/>
        </w:rPr>
        <w:t>y</w:t>
      </w:r>
      <w:r w:rsidRPr="0098678D">
        <w:rPr>
          <w:rFonts w:ascii="CordiaUPC" w:hAnsi="CordiaUPC" w:cs="CordiaUPC" w:hint="cs"/>
          <w:color w:val="000000"/>
          <w:sz w:val="26"/>
          <w:szCs w:val="26"/>
          <w:lang w:val="en-US" w:bidi="th-TH"/>
        </w:rPr>
        <w:t xml:space="preserve"> the acquisition method for all business combinations when control is transferred to the Bank and its subsidiaries</w:t>
      </w:r>
      <w:r w:rsidRPr="0098678D">
        <w:rPr>
          <w:rFonts w:ascii="CordiaUPC" w:hAnsi="CordiaUPC" w:cs="CordiaUPC" w:hint="cs"/>
          <w:sz w:val="26"/>
          <w:szCs w:val="26"/>
        </w:rPr>
        <w:t>, as described in subsidiaries section,</w:t>
      </w:r>
      <w:r w:rsidRPr="0098678D">
        <w:rPr>
          <w:rFonts w:ascii="CordiaUPC" w:hAnsi="CordiaUPC" w:cs="CordiaUPC" w:hint="cs"/>
          <w:color w:val="000000"/>
          <w:sz w:val="26"/>
          <w:szCs w:val="26"/>
          <w:lang w:val="en-US" w:bidi="th-TH"/>
        </w:rPr>
        <w:t xml:space="preserve"> other than those with entities under common control.</w:t>
      </w:r>
    </w:p>
    <w:p w14:paraId="395E4674" w14:textId="77777777" w:rsidR="00B85278" w:rsidRPr="0098678D" w:rsidRDefault="00B85278" w:rsidP="00B85278">
      <w:pPr>
        <w:spacing w:line="200" w:lineRule="exact"/>
        <w:ind w:left="547"/>
        <w:jc w:val="both"/>
        <w:rPr>
          <w:rFonts w:ascii="CordiaUPC" w:hAnsi="CordiaUPC" w:cs="CordiaUPC"/>
          <w:color w:val="000000"/>
          <w:sz w:val="26"/>
          <w:szCs w:val="26"/>
          <w:lang w:val="en-US" w:bidi="th-TH"/>
        </w:rPr>
      </w:pPr>
    </w:p>
    <w:p w14:paraId="70C1AB67" w14:textId="77777777" w:rsidR="00B85278" w:rsidRPr="0098678D" w:rsidRDefault="00B85278" w:rsidP="00B85278">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50D97166" w14:textId="77777777" w:rsidR="00B85278" w:rsidRPr="0098678D" w:rsidRDefault="00B85278" w:rsidP="00B85278">
      <w:pPr>
        <w:spacing w:line="200" w:lineRule="exact"/>
        <w:ind w:left="547"/>
        <w:jc w:val="both"/>
        <w:rPr>
          <w:rFonts w:ascii="CordiaUPC" w:hAnsi="CordiaUPC" w:cs="CordiaUPC"/>
          <w:color w:val="000000"/>
          <w:sz w:val="26"/>
          <w:szCs w:val="26"/>
          <w:lang w:val="en-US" w:bidi="th-TH"/>
        </w:rPr>
      </w:pPr>
    </w:p>
    <w:p w14:paraId="40E02DF2" w14:textId="77777777" w:rsidR="00B85278" w:rsidRPr="0098678D" w:rsidRDefault="00B85278" w:rsidP="00B85278">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Goodwill is measured as the fair value of the consideration transferred including the </w:t>
      </w:r>
      <w:proofErr w:type="spellStart"/>
      <w:r w:rsidRPr="0098678D">
        <w:rPr>
          <w:rFonts w:ascii="CordiaUPC" w:hAnsi="CordiaUPC" w:cs="CordiaUPC" w:hint="cs"/>
          <w:color w:val="000000"/>
          <w:sz w:val="26"/>
          <w:szCs w:val="26"/>
          <w:lang w:val="en-US" w:bidi="th-TH"/>
        </w:rPr>
        <w:t>recognised</w:t>
      </w:r>
      <w:proofErr w:type="spellEnd"/>
      <w:r w:rsidRPr="0098678D">
        <w:rPr>
          <w:rFonts w:ascii="CordiaUPC" w:hAnsi="CordiaUPC" w:cs="CordiaUPC" w:hint="cs"/>
          <w:color w:val="000000"/>
          <w:sz w:val="26"/>
          <w:szCs w:val="26"/>
          <w:lang w:val="en-US" w:bidi="th-TH"/>
        </w:rPr>
        <w:t xml:space="preserve"> amount of any non-controlling interest in the acquiree, less the net </w:t>
      </w:r>
      <w:proofErr w:type="spellStart"/>
      <w:r w:rsidRPr="0098678D">
        <w:rPr>
          <w:rFonts w:ascii="CordiaUPC" w:hAnsi="CordiaUPC" w:cs="CordiaUPC" w:hint="cs"/>
          <w:color w:val="000000"/>
          <w:sz w:val="26"/>
          <w:szCs w:val="26"/>
          <w:lang w:val="en-US" w:bidi="th-TH"/>
        </w:rPr>
        <w:t>recognised</w:t>
      </w:r>
      <w:proofErr w:type="spellEnd"/>
      <w:r w:rsidRPr="0098678D">
        <w:rPr>
          <w:rFonts w:ascii="CordiaUPC" w:hAnsi="CordiaUPC" w:cs="CordiaUPC" w:hint="cs"/>
          <w:color w:val="000000"/>
          <w:sz w:val="26"/>
          <w:szCs w:val="26"/>
          <w:lang w:val="en-US" w:bidi="th-TH"/>
        </w:rPr>
        <w:t xml:space="preserve"> amount (fair value) of the identifiable assets acquired and liabilities assumed, all measured as of the acquisition date. Any gain on bargain purchase is </w:t>
      </w:r>
      <w:proofErr w:type="spellStart"/>
      <w:r w:rsidRPr="0098678D">
        <w:rPr>
          <w:rFonts w:ascii="CordiaUPC" w:hAnsi="CordiaUPC" w:cs="CordiaUPC" w:hint="cs"/>
          <w:color w:val="000000"/>
          <w:sz w:val="26"/>
          <w:szCs w:val="26"/>
          <w:lang w:val="en-US" w:bidi="th-TH"/>
        </w:rPr>
        <w:t>recognised</w:t>
      </w:r>
      <w:proofErr w:type="spellEnd"/>
      <w:r w:rsidRPr="0098678D">
        <w:rPr>
          <w:rFonts w:ascii="CordiaUPC" w:hAnsi="CordiaUPC" w:cs="CordiaUPC" w:hint="cs"/>
          <w:color w:val="000000"/>
          <w:sz w:val="26"/>
          <w:szCs w:val="26"/>
          <w:lang w:val="en-US" w:bidi="th-TH"/>
        </w:rPr>
        <w:t xml:space="preserve"> in profit or loss immediately.</w:t>
      </w:r>
    </w:p>
    <w:p w14:paraId="734F7939" w14:textId="77777777" w:rsidR="00B85278" w:rsidRPr="0098678D" w:rsidRDefault="00B85278" w:rsidP="00B85278">
      <w:pPr>
        <w:spacing w:line="200" w:lineRule="exact"/>
        <w:ind w:left="547"/>
        <w:jc w:val="both"/>
        <w:rPr>
          <w:rFonts w:ascii="CordiaUPC" w:hAnsi="CordiaUPC" w:cs="CordiaUPC"/>
          <w:color w:val="000000"/>
          <w:sz w:val="26"/>
          <w:szCs w:val="26"/>
          <w:lang w:val="en-US" w:bidi="th-TH"/>
        </w:rPr>
      </w:pPr>
    </w:p>
    <w:p w14:paraId="4AEA7784" w14:textId="77777777" w:rsidR="00B85278" w:rsidRPr="0098678D" w:rsidRDefault="00B85278" w:rsidP="00B85278">
      <w:pPr>
        <w:spacing w:line="200" w:lineRule="exact"/>
        <w:ind w:left="540" w:right="-7"/>
        <w:jc w:val="both"/>
        <w:rPr>
          <w:rFonts w:ascii="CordiaUPC" w:hAnsi="CordiaUPC" w:cs="CordiaUPC"/>
          <w:sz w:val="26"/>
          <w:szCs w:val="26"/>
          <w:lang w:val="en-US"/>
        </w:rPr>
      </w:pPr>
      <w:r w:rsidRPr="0098678D">
        <w:rPr>
          <w:rFonts w:ascii="CordiaUPC" w:hAnsi="CordiaUPC" w:cs="CordiaUPC" w:hint="cs"/>
          <w:color w:val="000000"/>
          <w:sz w:val="26"/>
          <w:szCs w:val="26"/>
          <w:lang w:val="en-US" w:bidi="th-TH"/>
        </w:rPr>
        <w:t xml:space="preserve">Consideration transferred includes the fair values of the assets transferred, liabilities incurred by </w:t>
      </w:r>
      <w:r>
        <w:rPr>
          <w:rFonts w:ascii="CordiaUPC" w:hAnsi="CordiaUPC" w:cs="CordiaUPC"/>
          <w:color w:val="000000"/>
          <w:sz w:val="26"/>
          <w:szCs w:val="26"/>
          <w:lang w:val="en-US" w:bidi="th-TH"/>
        </w:rPr>
        <w:t>t</w:t>
      </w:r>
      <w:r w:rsidRPr="0098678D">
        <w:rPr>
          <w:rFonts w:ascii="CordiaUPC" w:hAnsi="CordiaUPC" w:cs="CordiaUPC" w:hint="cs"/>
          <w:color w:val="000000"/>
          <w:sz w:val="26"/>
          <w:szCs w:val="26"/>
          <w:lang w:val="en-US" w:bidi="th-TH"/>
        </w:rPr>
        <w:t>he Bank and its subsidiaries to the previous owners of the acquiree, and equity interests issued by the Bank and its subsidiaries. Consideration transferred also includes the fair value of any contingent consideration.</w:t>
      </w:r>
    </w:p>
    <w:p w14:paraId="1FF7EDE1" w14:textId="77777777" w:rsidR="00B85278" w:rsidRPr="0098678D" w:rsidRDefault="00B85278" w:rsidP="00B85278">
      <w:pPr>
        <w:spacing w:line="200" w:lineRule="exact"/>
        <w:ind w:left="547"/>
        <w:jc w:val="both"/>
        <w:rPr>
          <w:rFonts w:ascii="CordiaUPC" w:hAnsi="CordiaUPC" w:cs="CordiaUPC"/>
          <w:color w:val="000000"/>
          <w:sz w:val="26"/>
          <w:szCs w:val="26"/>
          <w:lang w:val="en-US" w:bidi="th-TH"/>
        </w:rPr>
      </w:pPr>
    </w:p>
    <w:p w14:paraId="056D8BEF" w14:textId="77777777" w:rsidR="00B85278" w:rsidRPr="0098678D" w:rsidRDefault="00B85278" w:rsidP="00B85278">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569E1655" w14:textId="77777777" w:rsidR="00B85278" w:rsidRPr="0098678D" w:rsidRDefault="00B85278" w:rsidP="00B85278">
      <w:pPr>
        <w:spacing w:line="200" w:lineRule="exact"/>
        <w:ind w:left="547"/>
        <w:jc w:val="both"/>
        <w:rPr>
          <w:rFonts w:ascii="CordiaUPC" w:hAnsi="CordiaUPC" w:cs="CordiaUPC"/>
          <w:color w:val="000000"/>
          <w:sz w:val="26"/>
          <w:szCs w:val="26"/>
          <w:lang w:val="en-US" w:bidi="th-TH"/>
        </w:rPr>
      </w:pPr>
    </w:p>
    <w:p w14:paraId="09CB91CD" w14:textId="77777777" w:rsidR="00B85278" w:rsidRPr="0098678D" w:rsidDel="00E00E25" w:rsidRDefault="00B85278" w:rsidP="00B85278">
      <w:pPr>
        <w:autoSpaceDE w:val="0"/>
        <w:autoSpaceDN w:val="0"/>
        <w:adjustRightInd w:val="0"/>
        <w:spacing w:line="20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Transaction costs that the Bank and its subsidiaries incur in connection with a business combination, such as legal fees, and other professional and consulting fees are expensed as incurred.</w:t>
      </w:r>
    </w:p>
    <w:p w14:paraId="61A50D8F" w14:textId="77777777" w:rsidR="00B85278" w:rsidRPr="0098678D" w:rsidRDefault="00B85278" w:rsidP="00B85278">
      <w:pPr>
        <w:spacing w:line="200" w:lineRule="exact"/>
        <w:ind w:left="547"/>
        <w:jc w:val="both"/>
        <w:rPr>
          <w:rFonts w:ascii="CordiaUPC" w:hAnsi="CordiaUPC" w:cs="CordiaUPC"/>
          <w:color w:val="000000"/>
          <w:sz w:val="26"/>
          <w:szCs w:val="26"/>
          <w:lang w:val="en-US" w:bidi="th-TH"/>
        </w:rPr>
      </w:pPr>
    </w:p>
    <w:p w14:paraId="1406079C" w14:textId="77777777" w:rsidR="00B85278" w:rsidRPr="0098678D" w:rsidRDefault="00B85278" w:rsidP="00B85278">
      <w:pPr>
        <w:shd w:val="clear" w:color="auto" w:fill="FFFFFF"/>
        <w:spacing w:line="200" w:lineRule="exact"/>
        <w:ind w:left="540"/>
        <w:jc w:val="both"/>
        <w:rPr>
          <w:rFonts w:ascii="CordiaUPC" w:hAnsi="CordiaUPC" w:cs="CordiaUPC"/>
          <w:i/>
          <w:iCs/>
          <w:sz w:val="26"/>
          <w:szCs w:val="26"/>
          <w:lang w:val="en-AU"/>
        </w:rPr>
      </w:pPr>
      <w:r w:rsidRPr="0098678D">
        <w:rPr>
          <w:rFonts w:ascii="CordiaUPC" w:hAnsi="CordiaUPC" w:cs="CordiaUPC" w:hint="cs"/>
          <w:i/>
          <w:iCs/>
          <w:sz w:val="26"/>
          <w:szCs w:val="26"/>
          <w:lang w:val="en-AU"/>
        </w:rPr>
        <w:t>Acquisitions from entities under common control</w:t>
      </w:r>
    </w:p>
    <w:p w14:paraId="465EAB49" w14:textId="77777777" w:rsidR="00B85278" w:rsidRPr="0098678D" w:rsidRDefault="00B85278" w:rsidP="00B85278">
      <w:pPr>
        <w:shd w:val="clear" w:color="auto" w:fill="FFFFFF"/>
        <w:spacing w:line="200" w:lineRule="exact"/>
        <w:ind w:left="547"/>
        <w:jc w:val="both"/>
        <w:rPr>
          <w:rFonts w:ascii="CordiaUPC" w:hAnsi="CordiaUPC" w:cs="CordiaUPC"/>
          <w:sz w:val="26"/>
          <w:szCs w:val="26"/>
          <w:lang w:val="en-AU"/>
        </w:rPr>
      </w:pPr>
    </w:p>
    <w:p w14:paraId="38DDF187" w14:textId="77777777" w:rsidR="00B85278" w:rsidRPr="0098678D" w:rsidRDefault="00B85278" w:rsidP="00B85278">
      <w:pPr>
        <w:spacing w:line="200" w:lineRule="exact"/>
        <w:ind w:left="540"/>
        <w:jc w:val="thaiDistribute"/>
        <w:rPr>
          <w:rFonts w:ascii="CordiaUPC" w:hAnsi="CordiaUPC" w:cs="CordiaUPC"/>
          <w:color w:val="000000"/>
          <w:sz w:val="26"/>
          <w:szCs w:val="26"/>
          <w:lang w:val="en-US" w:bidi="th-TH"/>
        </w:rPr>
      </w:pPr>
      <w:r w:rsidRPr="0098678D">
        <w:rPr>
          <w:rFonts w:ascii="CordiaUPC" w:hAnsi="CordiaUPC" w:cs="CordiaUPC" w:hint="cs"/>
          <w:sz w:val="26"/>
          <w:szCs w:val="26"/>
        </w:rPr>
        <w:t xml:space="preserve">Business combination under common control are accounted for using a method </w:t>
      </w:r>
      <w:proofErr w:type="gramStart"/>
      <w:r w:rsidRPr="0098678D">
        <w:rPr>
          <w:rFonts w:ascii="CordiaUPC" w:hAnsi="CordiaUPC" w:cs="CordiaUPC" w:hint="cs"/>
          <w:sz w:val="26"/>
          <w:szCs w:val="26"/>
        </w:rPr>
        <w:t>similar to</w:t>
      </w:r>
      <w:proofErr w:type="gramEnd"/>
      <w:r w:rsidRPr="0098678D">
        <w:rPr>
          <w:rFonts w:ascii="CordiaUPC" w:hAnsi="CordiaUPC" w:cs="CordiaUPC" w:hint="cs"/>
          <w:sz w:val="26"/>
          <w:szCs w:val="26"/>
        </w:rPr>
        <w:t xml:space="preserve"> the pooling of interest method. Under that method the acquirer recognizes assets and liabilities of the acquired businesses at their carrying amounts in the consolidated financial statements of the ultimate parent company </w:t>
      </w:r>
      <w:proofErr w:type="gramStart"/>
      <w:r w:rsidRPr="0098678D">
        <w:rPr>
          <w:rFonts w:ascii="CordiaUPC" w:hAnsi="CordiaUPC" w:cs="CordiaUPC" w:hint="cs"/>
          <w:sz w:val="26"/>
          <w:szCs w:val="26"/>
        </w:rPr>
        <w:t>at the moment</w:t>
      </w:r>
      <w:proofErr w:type="gramEnd"/>
      <w:r w:rsidRPr="0098678D">
        <w:rPr>
          <w:rFonts w:ascii="CordiaUPC" w:hAnsi="CordiaUPC" w:cs="CordiaUPC" w:hint="cs"/>
          <w:sz w:val="26"/>
          <w:szCs w:val="26"/>
        </w:rPr>
        <w:t xml:space="preserve"> of the transaction. The difference between the carrying amount of the acquired net assets and the consideration transferred is recognised as surplus or discount from business </w:t>
      </w:r>
      <w:r w:rsidRPr="0098678D">
        <w:rPr>
          <w:rFonts w:ascii="CordiaUPC" w:hAnsi="CordiaUPC" w:cs="CordiaUPC" w:hint="cs"/>
          <w:color w:val="000000"/>
          <w:sz w:val="26"/>
          <w:szCs w:val="26"/>
          <w:lang w:val="en-US" w:bidi="th-TH"/>
        </w:rPr>
        <w:t>combinations under common control in equity. The surplus or discount will be transferred to retained earnings upon divestment or dissolution of the businesses acquired.</w:t>
      </w:r>
    </w:p>
    <w:p w14:paraId="35879200" w14:textId="77777777" w:rsidR="00B85278" w:rsidRDefault="00B85278" w:rsidP="00B85278">
      <w:pPr>
        <w:spacing w:line="240" w:lineRule="auto"/>
        <w:rPr>
          <w:rFonts w:cs="Times New Roman"/>
          <w:color w:val="000000"/>
          <w:sz w:val="20"/>
          <w:highlight w:val="cyan"/>
          <w:lang w:val="en-US" w:bidi="th-TH"/>
        </w:rPr>
      </w:pPr>
    </w:p>
    <w:p w14:paraId="2CF8C831" w14:textId="77777777" w:rsidR="00B85278" w:rsidRPr="0098678D" w:rsidRDefault="00B85278" w:rsidP="00B85278">
      <w:pPr>
        <w:spacing w:line="220" w:lineRule="exact"/>
        <w:ind w:left="540"/>
        <w:jc w:val="thaiDistribute"/>
        <w:rPr>
          <w:rFonts w:ascii="CordiaUPC" w:hAnsi="CordiaUPC" w:cs="CordiaUPC"/>
          <w:sz w:val="26"/>
          <w:szCs w:val="26"/>
        </w:rPr>
      </w:pPr>
      <w:r w:rsidRPr="0098678D">
        <w:rPr>
          <w:rFonts w:ascii="CordiaUPC" w:hAnsi="CordiaUPC" w:cs="CordiaUPC" w:hint="cs"/>
          <w:color w:val="000000"/>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98678D">
        <w:rPr>
          <w:rFonts w:ascii="CordiaUPC" w:hAnsi="CordiaUPC" w:cs="CordiaUPC" w:hint="cs"/>
          <w:sz w:val="26"/>
          <w:szCs w:val="26"/>
        </w:rPr>
        <w:t xml:space="preserve"> under common control, whichever date is later, until control ceases.</w:t>
      </w:r>
    </w:p>
    <w:p w14:paraId="5CC4CE62" w14:textId="77777777" w:rsidR="000132DD" w:rsidRPr="0098678D" w:rsidRDefault="000132DD" w:rsidP="008262BD">
      <w:pPr>
        <w:spacing w:line="220" w:lineRule="exact"/>
        <w:jc w:val="both"/>
        <w:rPr>
          <w:rFonts w:ascii="CordiaUPC" w:hAnsi="CordiaUPC" w:cs="CordiaUPC"/>
          <w:i/>
          <w:iCs/>
          <w:sz w:val="26"/>
          <w:szCs w:val="26"/>
          <w:lang w:val="en-AU"/>
        </w:rPr>
      </w:pPr>
    </w:p>
    <w:p w14:paraId="225F8A08" w14:textId="77777777" w:rsidR="00B85278" w:rsidRPr="0098678D" w:rsidRDefault="00B85278" w:rsidP="00B85278">
      <w:pPr>
        <w:spacing w:line="220" w:lineRule="exact"/>
        <w:ind w:left="540"/>
        <w:jc w:val="both"/>
        <w:rPr>
          <w:rFonts w:ascii="CordiaUPC" w:hAnsi="CordiaUPC" w:cs="CordiaUPC"/>
          <w:b/>
          <w:bCs/>
          <w:color w:val="0000FF"/>
          <w:sz w:val="26"/>
          <w:szCs w:val="26"/>
          <w:lang w:val="en-AU"/>
        </w:rPr>
      </w:pPr>
      <w:r w:rsidRPr="0098678D">
        <w:rPr>
          <w:rFonts w:ascii="CordiaUPC" w:hAnsi="CordiaUPC" w:cs="CordiaUPC" w:hint="cs"/>
          <w:i/>
          <w:iCs/>
          <w:sz w:val="26"/>
          <w:szCs w:val="26"/>
          <w:lang w:val="en-AU"/>
        </w:rPr>
        <w:t xml:space="preserve">Subsidiaries  </w:t>
      </w:r>
    </w:p>
    <w:p w14:paraId="463F0BFA" w14:textId="77777777" w:rsidR="00B85278" w:rsidRPr="0098678D" w:rsidRDefault="00B85278" w:rsidP="00B85278">
      <w:pPr>
        <w:spacing w:line="220" w:lineRule="exact"/>
        <w:ind w:left="547"/>
        <w:jc w:val="both"/>
        <w:rPr>
          <w:rFonts w:ascii="CordiaUPC" w:hAnsi="CordiaUPC" w:cs="CordiaUPC"/>
          <w:sz w:val="26"/>
          <w:szCs w:val="26"/>
          <w:lang w:val="en-AU"/>
        </w:rPr>
      </w:pPr>
    </w:p>
    <w:p w14:paraId="7BBB6310" w14:textId="77777777" w:rsidR="00B85278" w:rsidRPr="0098678D" w:rsidRDefault="00B85278" w:rsidP="00B85278">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Subsidiaries are entities controlled by the Bank. The Bank and its subsidiaries</w:t>
      </w:r>
      <w:r w:rsidRPr="0098678D">
        <w:rPr>
          <w:rFonts w:ascii="CordiaUPC" w:hAnsi="CordiaUPC" w:cs="CordiaUPC" w:hint="cs"/>
          <w:color w:val="000000"/>
          <w:sz w:val="26"/>
          <w:szCs w:val="26"/>
          <w:lang w:val="en-US" w:bidi="th-TH"/>
        </w:rPr>
        <w:t xml:space="preserve"> </w:t>
      </w:r>
      <w:r w:rsidRPr="0098678D">
        <w:rPr>
          <w:rFonts w:ascii="CordiaUPC" w:hAnsi="CordiaUPC" w:cs="CordiaUPC" w:hint="cs"/>
          <w:sz w:val="26"/>
          <w:szCs w:val="26"/>
          <w:lang w:val="en-AU"/>
        </w:rPr>
        <w:t xml:space="preserve">control an entity when it is exposed to, or has rights to, variable returns from its involvement with the entity and </w:t>
      </w:r>
      <w:proofErr w:type="gramStart"/>
      <w:r w:rsidRPr="0098678D">
        <w:rPr>
          <w:rFonts w:ascii="CordiaUPC" w:hAnsi="CordiaUPC" w:cs="CordiaUPC" w:hint="cs"/>
          <w:sz w:val="26"/>
          <w:szCs w:val="26"/>
          <w:lang w:val="en-AU"/>
        </w:rPr>
        <w:t>has the ability to</w:t>
      </w:r>
      <w:proofErr w:type="gramEnd"/>
      <w:r w:rsidRPr="0098678D">
        <w:rPr>
          <w:rFonts w:ascii="CordiaUPC" w:hAnsi="CordiaUPC" w:cs="CordiaUPC" w:hint="cs"/>
          <w:sz w:val="26"/>
          <w:szCs w:val="26"/>
          <w:lang w:val="en-AU"/>
        </w:rPr>
        <w:t xml:space="preserve"> affect those returns through its power over the entity. The financial statements of subsidiaries are included in the consolidated financial statements from the date on which control commences until the date on which control ceases.</w:t>
      </w:r>
    </w:p>
    <w:p w14:paraId="5ED45692" w14:textId="77777777" w:rsidR="00B85278" w:rsidRPr="0098678D" w:rsidRDefault="00B85278" w:rsidP="00B85278">
      <w:pPr>
        <w:spacing w:line="220" w:lineRule="exact"/>
        <w:ind w:left="547"/>
        <w:jc w:val="both"/>
        <w:rPr>
          <w:rFonts w:ascii="CordiaUPC" w:hAnsi="CordiaUPC" w:cs="CordiaUPC"/>
          <w:sz w:val="26"/>
          <w:szCs w:val="26"/>
          <w:lang w:val="en-AU"/>
        </w:rPr>
      </w:pPr>
    </w:p>
    <w:p w14:paraId="1309FF53" w14:textId="77777777" w:rsidR="00B85278" w:rsidRPr="0098678D" w:rsidRDefault="00B85278" w:rsidP="00B85278">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The subsidiaries’ financial statements are prepared using the same significant accounting policies as the Bank.</w:t>
      </w:r>
    </w:p>
    <w:p w14:paraId="0194D64B" w14:textId="77777777" w:rsidR="00B85278" w:rsidRPr="0098678D" w:rsidRDefault="00B85278" w:rsidP="00B85278">
      <w:pPr>
        <w:spacing w:line="220" w:lineRule="exact"/>
        <w:ind w:left="547"/>
        <w:jc w:val="both"/>
        <w:rPr>
          <w:rFonts w:ascii="CordiaUPC" w:hAnsi="CordiaUPC" w:cs="CordiaUPC"/>
          <w:sz w:val="26"/>
          <w:szCs w:val="26"/>
          <w:lang w:val="en-AU"/>
        </w:rPr>
      </w:pPr>
    </w:p>
    <w:p w14:paraId="45EDA522" w14:textId="77777777" w:rsidR="00B85278" w:rsidRPr="0098678D" w:rsidRDefault="00B85278" w:rsidP="00B85278">
      <w:pPr>
        <w:spacing w:line="220" w:lineRule="exact"/>
        <w:ind w:left="540"/>
        <w:jc w:val="both"/>
        <w:rPr>
          <w:rFonts w:ascii="CordiaUPC" w:hAnsi="CordiaUPC" w:cs="CordiaUPC"/>
          <w:i/>
          <w:iCs/>
          <w:sz w:val="26"/>
          <w:szCs w:val="26"/>
          <w:lang w:val="en-AU"/>
        </w:rPr>
      </w:pPr>
      <w:r w:rsidRPr="0098678D">
        <w:rPr>
          <w:rFonts w:ascii="CordiaUPC" w:hAnsi="CordiaUPC" w:cs="CordiaUPC" w:hint="cs"/>
          <w:i/>
          <w:iCs/>
          <w:sz w:val="26"/>
          <w:szCs w:val="26"/>
          <w:lang w:val="en-AU"/>
        </w:rPr>
        <w:t>Non-controlling interests</w:t>
      </w:r>
    </w:p>
    <w:p w14:paraId="48E4D16F" w14:textId="77777777" w:rsidR="00B85278" w:rsidRPr="0098678D" w:rsidRDefault="00B85278" w:rsidP="00B85278">
      <w:pPr>
        <w:spacing w:line="220" w:lineRule="exact"/>
        <w:ind w:left="547"/>
        <w:jc w:val="both"/>
        <w:rPr>
          <w:rFonts w:ascii="CordiaUPC" w:hAnsi="CordiaUPC" w:cs="CordiaUPC"/>
          <w:sz w:val="26"/>
          <w:szCs w:val="26"/>
          <w:lang w:val="en-AU"/>
        </w:rPr>
      </w:pPr>
    </w:p>
    <w:p w14:paraId="0D436A97" w14:textId="77777777" w:rsidR="00B85278" w:rsidRPr="0098678D" w:rsidRDefault="00B85278" w:rsidP="00B85278">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At the acquisition date, the Bank and its subsidiaries measure any non-controlling interest at its proportionate interest in the identifiable net assets of the acquiree.</w:t>
      </w:r>
    </w:p>
    <w:p w14:paraId="6E5CDF78" w14:textId="77777777" w:rsidR="00B85278" w:rsidRPr="0098678D" w:rsidRDefault="00B85278" w:rsidP="00B85278">
      <w:pPr>
        <w:spacing w:line="220" w:lineRule="exact"/>
        <w:ind w:left="547"/>
        <w:jc w:val="both"/>
        <w:rPr>
          <w:rFonts w:ascii="CordiaUPC" w:hAnsi="CordiaUPC" w:cs="CordiaUPC"/>
          <w:sz w:val="26"/>
          <w:szCs w:val="26"/>
          <w:lang w:val="en-AU"/>
        </w:rPr>
      </w:pPr>
    </w:p>
    <w:p w14:paraId="7BF5FCC5" w14:textId="77777777" w:rsidR="00B85278" w:rsidRPr="0098678D" w:rsidRDefault="00B85278" w:rsidP="00B85278">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Changes in the Bank and its subsidiaries interest in a subsidiary that do not result in a loss of control are accounted for as equity transactions.</w:t>
      </w:r>
    </w:p>
    <w:p w14:paraId="26EF0D46" w14:textId="77777777" w:rsidR="00B85278" w:rsidRPr="0098678D" w:rsidRDefault="00B85278" w:rsidP="00B85278">
      <w:pPr>
        <w:spacing w:line="220" w:lineRule="exact"/>
        <w:ind w:left="547"/>
        <w:jc w:val="both"/>
        <w:rPr>
          <w:rFonts w:ascii="CordiaUPC" w:hAnsi="CordiaUPC" w:cs="CordiaUPC"/>
          <w:sz w:val="26"/>
          <w:szCs w:val="26"/>
          <w:lang w:val="en-AU"/>
        </w:rPr>
      </w:pPr>
    </w:p>
    <w:p w14:paraId="3BDD0C13" w14:textId="77777777" w:rsidR="00B85278" w:rsidRPr="0098678D" w:rsidRDefault="00B85278" w:rsidP="00B85278">
      <w:pPr>
        <w:spacing w:line="220" w:lineRule="exact"/>
        <w:ind w:left="540"/>
        <w:rPr>
          <w:rFonts w:ascii="CordiaUPC" w:hAnsi="CordiaUPC" w:cs="CordiaUPC"/>
          <w:b/>
          <w:bCs/>
          <w:sz w:val="26"/>
          <w:szCs w:val="26"/>
        </w:rPr>
      </w:pPr>
      <w:r w:rsidRPr="0098678D">
        <w:rPr>
          <w:rFonts w:ascii="CordiaUPC" w:hAnsi="CordiaUPC" w:cs="CordiaUPC" w:hint="cs"/>
          <w:i/>
          <w:iCs/>
          <w:sz w:val="26"/>
          <w:szCs w:val="26"/>
        </w:rPr>
        <w:lastRenderedPageBreak/>
        <w:t>Loss of control</w:t>
      </w:r>
      <w:r w:rsidRPr="0098678D">
        <w:rPr>
          <w:rFonts w:ascii="CordiaUPC" w:hAnsi="CordiaUPC" w:cs="CordiaUPC" w:hint="cs"/>
          <w:sz w:val="26"/>
          <w:szCs w:val="26"/>
        </w:rPr>
        <w:t xml:space="preserve"> </w:t>
      </w:r>
    </w:p>
    <w:p w14:paraId="2A24FFFB" w14:textId="77777777" w:rsidR="00B85278" w:rsidRPr="0098678D" w:rsidRDefault="00B85278" w:rsidP="00B85278">
      <w:pPr>
        <w:spacing w:line="220" w:lineRule="exact"/>
        <w:ind w:left="547"/>
        <w:jc w:val="both"/>
        <w:rPr>
          <w:rFonts w:ascii="CordiaUPC" w:hAnsi="CordiaUPC" w:cs="CordiaUPC"/>
          <w:sz w:val="26"/>
          <w:szCs w:val="26"/>
          <w:cs/>
          <w:lang w:val="en-AU" w:bidi="th-TH"/>
        </w:rPr>
      </w:pPr>
    </w:p>
    <w:p w14:paraId="687D1A2C" w14:textId="77777777" w:rsidR="00B85278" w:rsidRPr="0098678D" w:rsidRDefault="00B85278" w:rsidP="00B85278">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2261E998" w14:textId="77777777" w:rsidR="00B85278" w:rsidRPr="0098678D" w:rsidRDefault="00B85278" w:rsidP="00B85278">
      <w:pPr>
        <w:spacing w:line="220" w:lineRule="exact"/>
        <w:ind w:left="547"/>
        <w:jc w:val="both"/>
        <w:rPr>
          <w:rFonts w:ascii="CordiaUPC" w:hAnsi="CordiaUPC" w:cs="CordiaUPC"/>
          <w:sz w:val="26"/>
          <w:szCs w:val="26"/>
          <w:lang w:val="en-AU"/>
        </w:rPr>
      </w:pPr>
    </w:p>
    <w:p w14:paraId="214B3D5E" w14:textId="77777777" w:rsidR="00B85278" w:rsidRPr="0098678D" w:rsidRDefault="00B85278" w:rsidP="00B85278">
      <w:pPr>
        <w:spacing w:line="220" w:lineRule="exact"/>
        <w:ind w:left="540"/>
        <w:jc w:val="thaiDistribute"/>
        <w:rPr>
          <w:rFonts w:ascii="CordiaUPC" w:hAnsi="CordiaUPC" w:cs="CordiaUPC"/>
          <w:i/>
          <w:iCs/>
          <w:sz w:val="26"/>
          <w:szCs w:val="26"/>
        </w:rPr>
      </w:pPr>
      <w:r w:rsidRPr="0098678D">
        <w:rPr>
          <w:rFonts w:ascii="CordiaUPC" w:hAnsi="CordiaUPC" w:cs="CordiaUPC" w:hint="cs"/>
          <w:i/>
          <w:iCs/>
          <w:sz w:val="26"/>
          <w:szCs w:val="26"/>
        </w:rPr>
        <w:t xml:space="preserve">Interests in equity-accounted investees </w:t>
      </w:r>
    </w:p>
    <w:p w14:paraId="5E7E0E1F" w14:textId="77777777" w:rsidR="00B85278" w:rsidRPr="0098678D" w:rsidRDefault="00B85278" w:rsidP="00B85278">
      <w:pPr>
        <w:spacing w:line="220" w:lineRule="exact"/>
        <w:ind w:left="547"/>
        <w:jc w:val="both"/>
        <w:rPr>
          <w:rFonts w:ascii="CordiaUPC" w:hAnsi="CordiaUPC" w:cs="CordiaUPC"/>
          <w:i/>
          <w:iCs/>
          <w:sz w:val="26"/>
          <w:szCs w:val="26"/>
        </w:rPr>
      </w:pPr>
    </w:p>
    <w:p w14:paraId="24F0A656" w14:textId="77777777" w:rsidR="00B85278" w:rsidRPr="0098678D" w:rsidRDefault="00B85278" w:rsidP="00B85278">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Bank and its subsidiaries’ interests in equity-accounted investees comprise interests in associates.</w:t>
      </w:r>
    </w:p>
    <w:p w14:paraId="3F29FA5F" w14:textId="77777777" w:rsidR="00B85278" w:rsidRPr="0098678D" w:rsidRDefault="00B85278" w:rsidP="00B85278">
      <w:pPr>
        <w:spacing w:line="220" w:lineRule="exact"/>
        <w:ind w:left="547"/>
        <w:jc w:val="both"/>
        <w:rPr>
          <w:rFonts w:ascii="CordiaUPC" w:hAnsi="CordiaUPC" w:cs="CordiaUPC"/>
          <w:sz w:val="26"/>
          <w:szCs w:val="26"/>
          <w:lang w:val="en-AU"/>
        </w:rPr>
      </w:pPr>
    </w:p>
    <w:p w14:paraId="4876F324" w14:textId="77777777" w:rsidR="00B85278" w:rsidRPr="0098678D" w:rsidRDefault="00B85278" w:rsidP="00B85278">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Associates are those entities in which the Bank and its subsidiaries have significant influence, but not control or joint control, over the financial and operating policies. </w:t>
      </w:r>
    </w:p>
    <w:p w14:paraId="165A83BF" w14:textId="77777777" w:rsidR="00B85278" w:rsidRPr="0098678D" w:rsidRDefault="00B85278" w:rsidP="00B85278">
      <w:pPr>
        <w:spacing w:line="220" w:lineRule="exact"/>
        <w:ind w:left="547"/>
        <w:jc w:val="both"/>
        <w:rPr>
          <w:rFonts w:ascii="CordiaUPC" w:hAnsi="CordiaUPC" w:cs="CordiaUPC"/>
          <w:sz w:val="26"/>
          <w:szCs w:val="26"/>
          <w:lang w:val="en-AU"/>
        </w:rPr>
      </w:pPr>
    </w:p>
    <w:p w14:paraId="297CFDCC" w14:textId="77777777" w:rsidR="00B85278" w:rsidRPr="0098678D" w:rsidRDefault="00B85278" w:rsidP="00B85278">
      <w:pPr>
        <w:spacing w:line="22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Interests in associates are accounted for using the equity method. They are initially recognised at cost, which includes transaction costs. </w:t>
      </w:r>
      <w:proofErr w:type="gramStart"/>
      <w:r w:rsidRPr="0098678D">
        <w:rPr>
          <w:rFonts w:ascii="CordiaUPC" w:hAnsi="CordiaUPC" w:cs="CordiaUPC" w:hint="cs"/>
          <w:sz w:val="26"/>
          <w:szCs w:val="26"/>
          <w:lang w:val="en-AU"/>
        </w:rPr>
        <w:t>Subsequent to</w:t>
      </w:r>
      <w:proofErr w:type="gramEnd"/>
      <w:r w:rsidRPr="0098678D">
        <w:rPr>
          <w:rFonts w:ascii="CordiaUPC" w:hAnsi="CordiaUPC" w:cs="CordiaUPC" w:hint="cs"/>
          <w:sz w:val="26"/>
          <w:szCs w:val="26"/>
          <w:lang w:val="en-AU"/>
        </w:rPr>
        <w:t xml:space="preserve"> initial recognition, the consolidated financial statements include the Bank and its subsidiaries’ share of the profit or loss and other comprehensive income of equity-accounted investees, until the date on which significant influence or joint control ceases.</w:t>
      </w:r>
    </w:p>
    <w:p w14:paraId="3B21328F" w14:textId="77777777" w:rsidR="00B85278" w:rsidRPr="0098678D" w:rsidRDefault="00B85278" w:rsidP="00B85278">
      <w:pPr>
        <w:spacing w:line="220" w:lineRule="exact"/>
        <w:ind w:left="547"/>
        <w:jc w:val="both"/>
        <w:rPr>
          <w:rFonts w:ascii="CordiaUPC" w:hAnsi="CordiaUPC" w:cs="CordiaUPC"/>
          <w:sz w:val="26"/>
          <w:szCs w:val="26"/>
          <w:lang w:val="en-AU"/>
        </w:rPr>
      </w:pPr>
    </w:p>
    <w:p w14:paraId="039D5B50" w14:textId="77777777" w:rsidR="00B85278" w:rsidRPr="0098678D" w:rsidRDefault="00B85278" w:rsidP="00B85278">
      <w:pPr>
        <w:spacing w:line="220" w:lineRule="exact"/>
        <w:ind w:left="540"/>
        <w:jc w:val="both"/>
        <w:rPr>
          <w:rFonts w:ascii="CordiaUPC" w:hAnsi="CordiaUPC" w:cs="CordiaUPC"/>
          <w:b/>
          <w:bCs/>
          <w:color w:val="0000FF"/>
          <w:sz w:val="26"/>
          <w:szCs w:val="26"/>
          <w:lang w:val="en-AU"/>
        </w:rPr>
      </w:pPr>
      <w:r w:rsidRPr="0098678D">
        <w:rPr>
          <w:rFonts w:ascii="CordiaUPC" w:hAnsi="CordiaUPC" w:cs="CordiaUPC" w:hint="cs"/>
          <w:i/>
          <w:iCs/>
          <w:sz w:val="26"/>
          <w:szCs w:val="26"/>
          <w:lang w:val="en-AU"/>
        </w:rPr>
        <w:t>Transactions eliminated on consolidation</w:t>
      </w:r>
      <w:r w:rsidRPr="0098678D">
        <w:rPr>
          <w:rFonts w:ascii="CordiaUPC" w:hAnsi="CordiaUPC" w:cs="CordiaUPC" w:hint="cs"/>
          <w:b/>
          <w:bCs/>
          <w:color w:val="0000FF"/>
          <w:sz w:val="26"/>
          <w:szCs w:val="26"/>
          <w:lang w:val="en-AU"/>
        </w:rPr>
        <w:t xml:space="preserve">  </w:t>
      </w:r>
    </w:p>
    <w:p w14:paraId="46C4CADA" w14:textId="77777777" w:rsidR="00B85278" w:rsidRPr="0098678D" w:rsidRDefault="00B85278" w:rsidP="00B85278">
      <w:pPr>
        <w:spacing w:line="220" w:lineRule="exact"/>
        <w:ind w:left="547"/>
        <w:jc w:val="both"/>
        <w:rPr>
          <w:rFonts w:ascii="CordiaUPC" w:hAnsi="CordiaUPC" w:cs="CordiaUPC"/>
          <w:i/>
          <w:iCs/>
          <w:sz w:val="26"/>
          <w:szCs w:val="26"/>
          <w:lang w:val="en-AU"/>
        </w:rPr>
      </w:pPr>
    </w:p>
    <w:p w14:paraId="06A6EF48" w14:textId="77777777" w:rsidR="00B85278" w:rsidRPr="0098678D" w:rsidRDefault="00B85278" w:rsidP="00B85278">
      <w:pPr>
        <w:spacing w:line="22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Significant intra-group balances and transactions, and any unrealised income or expenses arising from intra-group transactions, are eliminated in preparing the consolidated financial statements. Unrealised gains arising from transactions with equity-accounted investees are eliminated against the investment to the extent of the Bank and its subsidiaries ’s interest in the investee. Unrealised losses are eliminated in the same way as unrealised gains, but only to the extent that there is no evidence of impairment.</w:t>
      </w:r>
    </w:p>
    <w:p w14:paraId="4D3647B7" w14:textId="77777777" w:rsidR="00B85278" w:rsidRPr="0098678D" w:rsidRDefault="00B85278" w:rsidP="00B85278">
      <w:pPr>
        <w:spacing w:line="220" w:lineRule="exact"/>
        <w:ind w:left="547"/>
        <w:jc w:val="both"/>
        <w:rPr>
          <w:rFonts w:ascii="CordiaUPC" w:hAnsi="CordiaUPC" w:cs="CordiaUPC"/>
          <w:sz w:val="26"/>
          <w:szCs w:val="26"/>
          <w:lang w:val="en-AU"/>
        </w:rPr>
      </w:pPr>
    </w:p>
    <w:p w14:paraId="366A17EA" w14:textId="77777777" w:rsidR="00B85278" w:rsidRPr="0098678D" w:rsidRDefault="00B85278" w:rsidP="00B85278">
      <w:pPr>
        <w:suppressAutoHyphens/>
        <w:spacing w:line="220" w:lineRule="exact"/>
        <w:ind w:left="540" w:right="-28"/>
        <w:jc w:val="both"/>
        <w:rPr>
          <w:rFonts w:ascii="CordiaUPC" w:eastAsia="Times New Roman" w:hAnsi="CordiaUPC" w:cs="CordiaUPC"/>
          <w:sz w:val="26"/>
          <w:szCs w:val="26"/>
          <w:lang w:eastAsia="zh-CN"/>
        </w:rPr>
      </w:pPr>
      <w:r w:rsidRPr="0098678D">
        <w:rPr>
          <w:rFonts w:ascii="CordiaUPC" w:eastAsia="Times New Roman" w:hAnsi="CordiaUPC" w:cs="CordiaUPC" w:hint="cs"/>
          <w:sz w:val="26"/>
          <w:szCs w:val="26"/>
          <w:lang w:eastAsia="zh-CN"/>
        </w:rPr>
        <w:t>The</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consolidated financial statements include the accounts of the Head Office, all domestic and overseas branches and the Bank and its subsidiaries</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All inter</w:t>
      </w:r>
      <w:r w:rsidRPr="0098678D">
        <w:rPr>
          <w:rFonts w:ascii="CordiaUPC" w:eastAsia="Times New Roman" w:hAnsi="CordiaUPC" w:cs="CordiaUPC" w:hint="cs"/>
          <w:sz w:val="26"/>
          <w:szCs w:val="26"/>
          <w:cs/>
          <w:lang w:eastAsia="zh-CN"/>
        </w:rPr>
        <w:t>-</w:t>
      </w:r>
      <w:r w:rsidRPr="0098678D">
        <w:rPr>
          <w:rFonts w:ascii="CordiaUPC" w:eastAsia="Times New Roman" w:hAnsi="CordiaUPC" w:cs="CordiaUPC" w:hint="cs"/>
          <w:sz w:val="26"/>
          <w:szCs w:val="26"/>
          <w:lang w:eastAsia="zh-CN"/>
        </w:rPr>
        <w:t>company transactions and balances within this Group</w:t>
      </w:r>
      <w:r w:rsidRPr="0098678D">
        <w:rPr>
          <w:rFonts w:ascii="CordiaUPC" w:eastAsia="Times New Roman" w:hAnsi="CordiaUPC" w:cs="CordiaUPC" w:hint="cs"/>
          <w:sz w:val="26"/>
          <w:szCs w:val="26"/>
          <w:cs/>
          <w:lang w:eastAsia="zh-CN"/>
        </w:rPr>
        <w:t xml:space="preserve"> </w:t>
      </w:r>
      <w:r w:rsidRPr="0098678D">
        <w:rPr>
          <w:rFonts w:ascii="CordiaUPC" w:eastAsia="Times New Roman" w:hAnsi="CordiaUPC" w:cs="CordiaUPC" w:hint="cs"/>
          <w:sz w:val="26"/>
          <w:szCs w:val="26"/>
          <w:lang w:eastAsia="zh-CN"/>
        </w:rPr>
        <w:t>have been eliminated</w:t>
      </w:r>
      <w:r w:rsidRPr="0098678D">
        <w:rPr>
          <w:rFonts w:ascii="CordiaUPC" w:eastAsia="Times New Roman" w:hAnsi="CordiaUPC" w:cs="CordiaUPC" w:hint="cs"/>
          <w:sz w:val="26"/>
          <w:szCs w:val="26"/>
          <w:cs/>
          <w:lang w:eastAsia="zh-CN"/>
        </w:rPr>
        <w:t>.</w:t>
      </w:r>
    </w:p>
    <w:p w14:paraId="1F243D15" w14:textId="77777777" w:rsidR="00B85278" w:rsidRPr="0098678D" w:rsidRDefault="00B85278" w:rsidP="00B85278">
      <w:pPr>
        <w:spacing w:line="220" w:lineRule="exact"/>
        <w:ind w:left="547"/>
        <w:jc w:val="both"/>
        <w:rPr>
          <w:rFonts w:ascii="CordiaUPC" w:hAnsi="CordiaUPC" w:cs="CordiaUPC"/>
          <w:sz w:val="26"/>
          <w:szCs w:val="26"/>
          <w:lang w:val="en-AU"/>
        </w:rPr>
      </w:pPr>
    </w:p>
    <w:p w14:paraId="4C4816A2" w14:textId="77777777" w:rsidR="00B85278" w:rsidRPr="0098678D" w:rsidRDefault="00B85278" w:rsidP="00B85278">
      <w:pPr>
        <w:keepNext/>
        <w:keepLines/>
        <w:tabs>
          <w:tab w:val="left" w:pos="540"/>
        </w:tabs>
        <w:spacing w:line="220" w:lineRule="exact"/>
        <w:outlineLvl w:val="1"/>
        <w:rPr>
          <w:rFonts w:ascii="CordiaUPC" w:hAnsi="CordiaUPC" w:cs="CordiaUPC"/>
          <w:b/>
          <w:i/>
          <w:sz w:val="26"/>
          <w:szCs w:val="26"/>
        </w:rPr>
      </w:pPr>
      <w:r>
        <w:rPr>
          <w:rFonts w:ascii="CordiaUPC" w:hAnsi="CordiaUPC" w:cs="CordiaUPC"/>
          <w:b/>
          <w:i/>
          <w:sz w:val="26"/>
          <w:szCs w:val="26"/>
        </w:rPr>
        <w:t>3</w:t>
      </w:r>
      <w:r w:rsidRPr="0098678D">
        <w:rPr>
          <w:rFonts w:ascii="CordiaUPC" w:hAnsi="CordiaUPC" w:cs="CordiaUPC" w:hint="cs"/>
          <w:b/>
          <w:i/>
          <w:sz w:val="26"/>
          <w:szCs w:val="26"/>
        </w:rPr>
        <w:t>.2</w:t>
      </w:r>
      <w:r w:rsidRPr="0098678D">
        <w:rPr>
          <w:rFonts w:ascii="CordiaUPC" w:hAnsi="CordiaUPC" w:cs="CordiaUPC" w:hint="cs"/>
          <w:b/>
          <w:i/>
          <w:sz w:val="26"/>
          <w:szCs w:val="26"/>
        </w:rPr>
        <w:tab/>
        <w:t>Foreign currencies</w:t>
      </w:r>
    </w:p>
    <w:p w14:paraId="0499340D" w14:textId="77777777" w:rsidR="00B85278" w:rsidRPr="0098678D" w:rsidRDefault="00B85278" w:rsidP="00B85278">
      <w:pPr>
        <w:tabs>
          <w:tab w:val="left" w:pos="550"/>
        </w:tabs>
        <w:spacing w:line="220" w:lineRule="exact"/>
        <w:ind w:left="547"/>
        <w:jc w:val="both"/>
        <w:rPr>
          <w:rFonts w:ascii="CordiaUPC" w:eastAsia="Arial Unicode MS" w:hAnsi="CordiaUPC" w:cs="CordiaUPC"/>
          <w:bCs/>
          <w:i/>
          <w:iCs/>
          <w:sz w:val="26"/>
          <w:szCs w:val="26"/>
          <w:lang w:val="x-none" w:eastAsia="en-GB" w:bidi="th-TH"/>
        </w:rPr>
      </w:pPr>
    </w:p>
    <w:p w14:paraId="046E791E" w14:textId="77777777" w:rsidR="00B85278" w:rsidRPr="0098678D" w:rsidRDefault="00B85278" w:rsidP="00B85278">
      <w:pPr>
        <w:tabs>
          <w:tab w:val="left" w:pos="540"/>
        </w:tabs>
        <w:spacing w:line="220" w:lineRule="exact"/>
        <w:ind w:left="547" w:right="43"/>
        <w:jc w:val="thaiDistribute"/>
        <w:rPr>
          <w:rFonts w:ascii="CordiaUPC" w:hAnsi="CordiaUPC" w:cs="CordiaUPC"/>
          <w:i/>
          <w:iCs/>
          <w:sz w:val="26"/>
          <w:szCs w:val="26"/>
          <w:lang w:eastAsia="x-none"/>
        </w:rPr>
      </w:pPr>
      <w:r w:rsidRPr="0098678D">
        <w:rPr>
          <w:rFonts w:ascii="CordiaUPC" w:hAnsi="CordiaUPC" w:cs="CordiaUPC" w:hint="cs"/>
          <w:i/>
          <w:iCs/>
          <w:sz w:val="26"/>
          <w:szCs w:val="26"/>
          <w:lang w:eastAsia="x-none"/>
        </w:rPr>
        <w:t xml:space="preserve">Foreign currency transactions </w:t>
      </w:r>
    </w:p>
    <w:p w14:paraId="1D2935B0" w14:textId="77777777" w:rsidR="00B85278" w:rsidRPr="0098678D" w:rsidRDefault="00B85278" w:rsidP="00B85278">
      <w:pPr>
        <w:tabs>
          <w:tab w:val="left" w:pos="540"/>
        </w:tabs>
        <w:spacing w:line="220" w:lineRule="exact"/>
        <w:ind w:left="547"/>
        <w:jc w:val="both"/>
        <w:rPr>
          <w:rFonts w:ascii="CordiaUPC" w:hAnsi="CordiaUPC" w:cs="CordiaUPC"/>
          <w:b/>
          <w:bCs/>
          <w:strike/>
          <w:sz w:val="26"/>
          <w:szCs w:val="26"/>
          <w:lang w:eastAsia="x-none"/>
        </w:rPr>
      </w:pPr>
    </w:p>
    <w:p w14:paraId="50FD66D8" w14:textId="77777777" w:rsidR="00B85278" w:rsidRPr="0098678D" w:rsidRDefault="00B85278" w:rsidP="00B85278">
      <w:pPr>
        <w:autoSpaceDE w:val="0"/>
        <w:autoSpaceDN w:val="0"/>
        <w:adjustRightInd w:val="0"/>
        <w:spacing w:line="220" w:lineRule="exact"/>
        <w:ind w:left="540"/>
        <w:jc w:val="thaiDistribute"/>
        <w:rPr>
          <w:rFonts w:ascii="CordiaUPC" w:hAnsi="CordiaUPC" w:cs="CordiaUPC"/>
          <w:sz w:val="26"/>
          <w:szCs w:val="26"/>
        </w:rPr>
      </w:pPr>
      <w:r w:rsidRPr="0098678D">
        <w:rPr>
          <w:rFonts w:ascii="CordiaUPC" w:hAnsi="CordiaUPC" w:cs="CordiaUPC" w:hint="cs"/>
          <w:sz w:val="26"/>
          <w:szCs w:val="26"/>
        </w:rPr>
        <w:t>Transactions in foreign currencies are translated into the respective functional currencies of Group entities at the spot exchange rates at the date of the transactions.</w:t>
      </w:r>
    </w:p>
    <w:p w14:paraId="245F585E" w14:textId="77777777" w:rsidR="00B85278" w:rsidRDefault="00B85278" w:rsidP="00B85278">
      <w:pPr>
        <w:spacing w:line="240" w:lineRule="auto"/>
        <w:rPr>
          <w:rFonts w:cs="Times New Roman"/>
          <w:sz w:val="20"/>
          <w:lang w:eastAsia="x-none"/>
        </w:rPr>
      </w:pPr>
    </w:p>
    <w:p w14:paraId="78CDD733" w14:textId="77777777" w:rsidR="00B85278" w:rsidRPr="0098678D" w:rsidRDefault="00B85278" w:rsidP="00B85278">
      <w:pPr>
        <w:tabs>
          <w:tab w:val="left" w:pos="540"/>
        </w:tabs>
        <w:spacing w:line="240" w:lineRule="exact"/>
        <w:ind w:left="540" w:right="43"/>
        <w:jc w:val="thaiDistribute"/>
        <w:rPr>
          <w:rFonts w:ascii="CordiaUPC" w:hAnsi="CordiaUPC" w:cs="CordiaUPC"/>
          <w:sz w:val="26"/>
          <w:szCs w:val="26"/>
          <w:lang w:eastAsia="x-none"/>
        </w:rPr>
      </w:pPr>
      <w:r w:rsidRPr="0098678D">
        <w:rPr>
          <w:rFonts w:ascii="CordiaUPC" w:hAnsi="CordiaUPC" w:cs="CordiaUPC" w:hint="cs"/>
          <w:sz w:val="26"/>
          <w:szCs w:val="26"/>
          <w:lang w:eastAsia="x-none"/>
        </w:rPr>
        <w:t>Monetary assets and liabilities denominated in foreign currencies are translated into the functional currency at the exchange rate announced by the Bank of Thailand at the reporting date.</w:t>
      </w:r>
    </w:p>
    <w:p w14:paraId="0BC5C38E" w14:textId="77777777" w:rsidR="00B85278" w:rsidRPr="0098678D" w:rsidRDefault="00B85278" w:rsidP="00B85278">
      <w:pPr>
        <w:spacing w:line="240" w:lineRule="exact"/>
        <w:ind w:left="547"/>
        <w:jc w:val="both"/>
        <w:rPr>
          <w:rFonts w:ascii="CordiaUPC" w:hAnsi="CordiaUPC" w:cs="CordiaUPC"/>
          <w:sz w:val="26"/>
          <w:szCs w:val="26"/>
        </w:rPr>
      </w:pPr>
    </w:p>
    <w:p w14:paraId="3CEBD429" w14:textId="77777777" w:rsidR="00B85278" w:rsidRPr="0098678D" w:rsidRDefault="00B85278" w:rsidP="00B85278">
      <w:pPr>
        <w:autoSpaceDE w:val="0"/>
        <w:autoSpaceDN w:val="0"/>
        <w:adjustRightInd w:val="0"/>
        <w:spacing w:line="240" w:lineRule="exact"/>
        <w:ind w:left="540"/>
        <w:jc w:val="thaiDistribute"/>
        <w:rPr>
          <w:rFonts w:ascii="CordiaUPC" w:hAnsi="CordiaUPC" w:cs="CordiaUPC"/>
          <w:sz w:val="26"/>
          <w:szCs w:val="26"/>
        </w:rPr>
      </w:pPr>
      <w:r w:rsidRPr="0098678D">
        <w:rPr>
          <w:rFonts w:ascii="CordiaUPC" w:hAnsi="CordiaUPC" w:cs="CordiaUPC" w:hint="cs"/>
          <w:sz w:val="26"/>
          <w:szCs w:val="26"/>
        </w:rPr>
        <w:t>Non-monetary items that are measured based on historical cost in a foreign currency are translated using the spot exchange rate at the date of the transaction.</w:t>
      </w:r>
    </w:p>
    <w:p w14:paraId="3E36FDDD" w14:textId="77777777" w:rsidR="00B85278" w:rsidRPr="0098678D" w:rsidRDefault="00B85278" w:rsidP="00B85278">
      <w:pPr>
        <w:tabs>
          <w:tab w:val="left" w:pos="540"/>
        </w:tabs>
        <w:spacing w:line="240" w:lineRule="exact"/>
        <w:ind w:left="547"/>
        <w:jc w:val="both"/>
        <w:rPr>
          <w:rFonts w:ascii="CordiaUPC" w:hAnsi="CordiaUPC" w:cs="CordiaUPC"/>
          <w:color w:val="000000"/>
          <w:sz w:val="26"/>
          <w:szCs w:val="26"/>
          <w:lang w:eastAsia="x-none"/>
        </w:rPr>
      </w:pPr>
    </w:p>
    <w:p w14:paraId="5EB5E060" w14:textId="77777777" w:rsidR="00B85278" w:rsidRPr="0098678D" w:rsidRDefault="00B85278" w:rsidP="00B85278">
      <w:pPr>
        <w:spacing w:line="240" w:lineRule="exact"/>
        <w:ind w:left="540"/>
        <w:jc w:val="thaiDistribute"/>
        <w:rPr>
          <w:rFonts w:ascii="CordiaUPC" w:hAnsi="CordiaUPC" w:cs="CordiaUPC"/>
          <w:color w:val="000000"/>
          <w:sz w:val="26"/>
          <w:szCs w:val="26"/>
        </w:rPr>
      </w:pPr>
      <w:r w:rsidRPr="0098678D">
        <w:rPr>
          <w:rFonts w:ascii="CordiaUPC" w:hAnsi="CordiaUPC" w:cs="CordiaUPC" w:hint="cs"/>
          <w:color w:val="000000"/>
          <w:sz w:val="26"/>
          <w:szCs w:val="26"/>
        </w:rPr>
        <w:t>Foreign currency differences arising on translation are generally recognised in profit or loss. However, foreign currency differences arising from the translation of the following items are recognised in OCI:</w:t>
      </w:r>
      <w:r w:rsidRPr="0098678D">
        <w:rPr>
          <w:rFonts w:ascii="CordiaUPC" w:hAnsi="CordiaUPC" w:cs="CordiaUPC" w:hint="cs"/>
          <w:b/>
          <w:bCs/>
          <w:color w:val="0000FF"/>
          <w:sz w:val="26"/>
          <w:szCs w:val="26"/>
        </w:rPr>
        <w:t xml:space="preserve"> </w:t>
      </w:r>
    </w:p>
    <w:p w14:paraId="026D9B98" w14:textId="77777777" w:rsidR="00B85278" w:rsidRPr="0098678D" w:rsidRDefault="00B85278" w:rsidP="00B85278">
      <w:pPr>
        <w:tabs>
          <w:tab w:val="left" w:pos="540"/>
        </w:tabs>
        <w:spacing w:line="240" w:lineRule="exact"/>
        <w:ind w:left="900" w:right="43"/>
        <w:jc w:val="thaiDistribute"/>
        <w:rPr>
          <w:rFonts w:ascii="CordiaUPC" w:hAnsi="CordiaUPC" w:cs="CordiaUPC"/>
          <w:color w:val="000000"/>
          <w:sz w:val="26"/>
          <w:szCs w:val="26"/>
          <w:lang w:eastAsia="x-none"/>
        </w:rPr>
      </w:pPr>
    </w:p>
    <w:p w14:paraId="41F6CC18" w14:textId="77777777" w:rsidR="00B85278" w:rsidRPr="0098678D" w:rsidRDefault="00B85278" w:rsidP="005E758D">
      <w:pPr>
        <w:numPr>
          <w:ilvl w:val="0"/>
          <w:numId w:val="26"/>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Equity investments that ha</w:t>
      </w:r>
      <w:r>
        <w:rPr>
          <w:rFonts w:ascii="CordiaUPC" w:hAnsi="CordiaUPC" w:cs="CordiaUPC"/>
          <w:color w:val="000000"/>
          <w:sz w:val="26"/>
          <w:szCs w:val="26"/>
          <w:lang w:eastAsia="x-none"/>
        </w:rPr>
        <w:t>ve</w:t>
      </w:r>
      <w:r w:rsidRPr="0098678D">
        <w:rPr>
          <w:rFonts w:ascii="CordiaUPC" w:hAnsi="CordiaUPC" w:cs="CordiaUPC" w:hint="cs"/>
          <w:color w:val="000000"/>
          <w:sz w:val="26"/>
          <w:szCs w:val="26"/>
          <w:lang w:eastAsia="x-none"/>
        </w:rPr>
        <w:t xml:space="preserve"> been elected to be measured at FVOCI</w:t>
      </w:r>
    </w:p>
    <w:p w14:paraId="34007F33" w14:textId="77777777" w:rsidR="00B85278" w:rsidRPr="0098678D" w:rsidRDefault="00B85278" w:rsidP="005E758D">
      <w:pPr>
        <w:numPr>
          <w:ilvl w:val="0"/>
          <w:numId w:val="26"/>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A financial liability designated as a hedge of the net investment in a foreign operation to the extent that the hedge is effective</w:t>
      </w:r>
    </w:p>
    <w:p w14:paraId="121CA724" w14:textId="77777777" w:rsidR="00B85278" w:rsidRPr="0098678D" w:rsidRDefault="00B85278" w:rsidP="005E758D">
      <w:pPr>
        <w:numPr>
          <w:ilvl w:val="0"/>
          <w:numId w:val="26"/>
        </w:numPr>
        <w:tabs>
          <w:tab w:val="left" w:pos="540"/>
        </w:tabs>
        <w:spacing w:line="240" w:lineRule="exact"/>
        <w:ind w:left="900" w:right="43"/>
        <w:jc w:val="thaiDistribute"/>
        <w:rPr>
          <w:rFonts w:ascii="CordiaUPC" w:hAnsi="CordiaUPC" w:cs="CordiaUPC"/>
          <w:color w:val="000000"/>
          <w:sz w:val="26"/>
          <w:szCs w:val="26"/>
          <w:lang w:eastAsia="x-none"/>
        </w:rPr>
      </w:pPr>
      <w:r w:rsidRPr="0098678D">
        <w:rPr>
          <w:rFonts w:ascii="CordiaUPC" w:hAnsi="CordiaUPC" w:cs="CordiaUPC" w:hint="cs"/>
          <w:color w:val="000000"/>
          <w:sz w:val="26"/>
          <w:szCs w:val="26"/>
          <w:lang w:eastAsia="x-none"/>
        </w:rPr>
        <w:t>Qualifying cash flow hedges to the extent that the hedge is effective</w:t>
      </w:r>
    </w:p>
    <w:p w14:paraId="7044BADC" w14:textId="77777777" w:rsidR="00B85278" w:rsidRPr="0098678D" w:rsidRDefault="00B85278" w:rsidP="00B85278">
      <w:pPr>
        <w:tabs>
          <w:tab w:val="left" w:pos="540"/>
        </w:tabs>
        <w:spacing w:line="240" w:lineRule="exact"/>
        <w:ind w:left="547"/>
        <w:jc w:val="both"/>
        <w:rPr>
          <w:rFonts w:ascii="CordiaUPC" w:hAnsi="CordiaUPC" w:cs="CordiaUPC"/>
          <w:color w:val="000000"/>
          <w:sz w:val="26"/>
          <w:szCs w:val="26"/>
          <w:lang w:eastAsia="x-none"/>
        </w:rPr>
      </w:pPr>
    </w:p>
    <w:p w14:paraId="17C17F43" w14:textId="77777777" w:rsidR="00B85278" w:rsidRPr="0098678D" w:rsidRDefault="00B85278" w:rsidP="00B85278">
      <w:pPr>
        <w:tabs>
          <w:tab w:val="left" w:pos="540"/>
        </w:tabs>
        <w:spacing w:line="240" w:lineRule="exact"/>
        <w:ind w:left="540" w:right="43"/>
        <w:jc w:val="thaiDistribute"/>
        <w:rPr>
          <w:rFonts w:ascii="CordiaUPC" w:hAnsi="CordiaUPC" w:cs="CordiaUPC"/>
          <w:color w:val="000000"/>
          <w:sz w:val="26"/>
          <w:szCs w:val="26"/>
          <w:lang w:eastAsia="x-none"/>
        </w:rPr>
      </w:pPr>
      <w:r w:rsidRPr="0098678D">
        <w:rPr>
          <w:rFonts w:ascii="CordiaUPC" w:hAnsi="CordiaUPC" w:cs="CordiaUPC" w:hint="cs"/>
          <w:i/>
          <w:iCs/>
          <w:sz w:val="26"/>
          <w:szCs w:val="26"/>
          <w:lang w:eastAsia="x-none"/>
        </w:rPr>
        <w:t xml:space="preserve">Foreign operations </w:t>
      </w:r>
    </w:p>
    <w:p w14:paraId="753BF232" w14:textId="77777777" w:rsidR="00B85278" w:rsidRPr="0098678D" w:rsidRDefault="00B85278" w:rsidP="00B85278">
      <w:pPr>
        <w:tabs>
          <w:tab w:val="left" w:pos="540"/>
        </w:tabs>
        <w:spacing w:line="240" w:lineRule="exact"/>
        <w:ind w:left="547"/>
        <w:jc w:val="both"/>
        <w:rPr>
          <w:rFonts w:ascii="CordiaUPC" w:hAnsi="CordiaUPC" w:cs="CordiaUPC"/>
          <w:sz w:val="26"/>
          <w:szCs w:val="26"/>
          <w:lang w:eastAsia="x-none"/>
        </w:rPr>
      </w:pPr>
    </w:p>
    <w:p w14:paraId="17C76599" w14:textId="77777777" w:rsidR="00B85278" w:rsidRPr="0098678D" w:rsidRDefault="00B85278" w:rsidP="00B85278">
      <w:pPr>
        <w:spacing w:line="240" w:lineRule="exact"/>
        <w:ind w:left="54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579154C1" w14:textId="77777777" w:rsidR="00B85278" w:rsidRPr="0098678D" w:rsidRDefault="00B85278" w:rsidP="00B85278">
      <w:pPr>
        <w:shd w:val="clear" w:color="auto" w:fill="FFFFFF"/>
        <w:spacing w:line="240" w:lineRule="exact"/>
        <w:ind w:left="547"/>
        <w:jc w:val="both"/>
        <w:rPr>
          <w:rFonts w:ascii="CordiaUPC" w:hAnsi="CordiaUPC" w:cs="CordiaUPC"/>
          <w:sz w:val="26"/>
          <w:szCs w:val="26"/>
          <w:lang w:val="en-AU"/>
        </w:rPr>
      </w:pPr>
    </w:p>
    <w:p w14:paraId="7D6D5676" w14:textId="77777777" w:rsidR="00B85278" w:rsidRPr="0098678D" w:rsidRDefault="00B85278" w:rsidP="00B85278">
      <w:pPr>
        <w:spacing w:line="240" w:lineRule="exact"/>
        <w:ind w:left="540"/>
        <w:jc w:val="both"/>
        <w:rPr>
          <w:rFonts w:ascii="CordiaUPC" w:hAnsi="CordiaUPC" w:cs="CordiaUPC"/>
          <w:sz w:val="26"/>
          <w:szCs w:val="26"/>
          <w:shd w:val="clear" w:color="auto" w:fill="FFFFFF"/>
          <w:lang w:val="en-AU"/>
        </w:rPr>
      </w:pPr>
      <w:r w:rsidRPr="0098678D">
        <w:rPr>
          <w:rFonts w:ascii="CordiaUPC" w:hAnsi="CordiaUPC" w:cs="CordiaUPC" w:hint="cs"/>
          <w:sz w:val="26"/>
          <w:szCs w:val="26"/>
          <w:shd w:val="clear" w:color="auto" w:fill="FFFFFF"/>
          <w:lang w:val="en-AU"/>
        </w:rPr>
        <w:lastRenderedPageBreak/>
        <w:t xml:space="preserve">The financial statements of overseas branches are translated into Thai Baht at the reference rates announced by the Bank of Thailand at the reporting dates. </w:t>
      </w:r>
      <w:r w:rsidRPr="0098678D">
        <w:rPr>
          <w:rFonts w:ascii="CordiaUPC" w:hAnsi="CordiaUPC" w:cs="CordiaUPC" w:hint="cs"/>
          <w:sz w:val="26"/>
          <w:szCs w:val="26"/>
          <w:lang w:val="en-AU"/>
        </w:rPr>
        <w:t xml:space="preserve">Foreign exchange differences arising on translation are recognised in other comprehensive income </w:t>
      </w:r>
      <w:r w:rsidRPr="0098678D">
        <w:rPr>
          <w:rFonts w:ascii="CordiaUPC" w:hAnsi="CordiaUPC" w:cs="CordiaUPC" w:hint="cs"/>
          <w:sz w:val="26"/>
          <w:szCs w:val="26"/>
          <w:shd w:val="clear" w:color="auto" w:fill="FFFFFF"/>
          <w:lang w:val="en-AU"/>
        </w:rPr>
        <w:t>until dissolution of the branch’s business.</w:t>
      </w:r>
    </w:p>
    <w:p w14:paraId="669AF1B7" w14:textId="77777777" w:rsidR="00B85278" w:rsidRPr="0098678D" w:rsidRDefault="00B85278" w:rsidP="00B85278">
      <w:pPr>
        <w:shd w:val="clear" w:color="auto" w:fill="FFFFFF"/>
        <w:spacing w:line="240" w:lineRule="exact"/>
        <w:ind w:left="547"/>
        <w:jc w:val="both"/>
        <w:rPr>
          <w:rFonts w:ascii="CordiaUPC" w:hAnsi="CordiaUPC" w:cs="CordiaUPC"/>
          <w:sz w:val="26"/>
          <w:szCs w:val="26"/>
          <w:lang w:val="en-AU"/>
        </w:rPr>
      </w:pPr>
    </w:p>
    <w:p w14:paraId="6137D544" w14:textId="77777777" w:rsidR="00B85278" w:rsidRPr="0098678D" w:rsidRDefault="00B85278" w:rsidP="00B85278">
      <w:pPr>
        <w:keepNext/>
        <w:keepLines/>
        <w:spacing w:line="240" w:lineRule="exact"/>
        <w:ind w:left="540" w:hanging="540"/>
        <w:outlineLvl w:val="1"/>
        <w:rPr>
          <w:rFonts w:ascii="CordiaUPC" w:hAnsi="CordiaUPC" w:cs="CordiaUPC"/>
          <w:b/>
          <w:iCs/>
          <w:color w:val="0000FF"/>
          <w:sz w:val="26"/>
          <w:szCs w:val="26"/>
        </w:rPr>
      </w:pPr>
      <w:r>
        <w:rPr>
          <w:rFonts w:ascii="CordiaUPC" w:hAnsi="CordiaUPC" w:cs="CordiaUPC"/>
          <w:b/>
          <w:bCs/>
          <w:i/>
          <w:iCs/>
          <w:sz w:val="26"/>
          <w:szCs w:val="26"/>
          <w:lang w:bidi="th-TH"/>
        </w:rPr>
        <w:t>3</w:t>
      </w:r>
      <w:r w:rsidRPr="0098678D">
        <w:rPr>
          <w:rFonts w:ascii="CordiaUPC" w:hAnsi="CordiaUPC" w:cs="CordiaUPC" w:hint="cs"/>
          <w:b/>
          <w:bCs/>
          <w:i/>
          <w:iCs/>
          <w:sz w:val="26"/>
          <w:szCs w:val="26"/>
          <w:lang w:bidi="th-TH"/>
        </w:rPr>
        <w:t>.3</w:t>
      </w:r>
      <w:r w:rsidRPr="0098678D">
        <w:rPr>
          <w:rFonts w:ascii="CordiaUPC" w:hAnsi="CordiaUPC" w:cs="CordiaUPC" w:hint="cs"/>
          <w:b/>
          <w:bCs/>
          <w:i/>
          <w:iCs/>
          <w:sz w:val="26"/>
          <w:szCs w:val="26"/>
          <w:lang w:bidi="th-TH"/>
        </w:rPr>
        <w:tab/>
      </w:r>
      <w:r w:rsidRPr="0098678D">
        <w:rPr>
          <w:rFonts w:ascii="CordiaUPC" w:hAnsi="CordiaUPC" w:cs="CordiaUPC" w:hint="cs"/>
          <w:b/>
          <w:bCs/>
          <w:i/>
          <w:sz w:val="26"/>
          <w:szCs w:val="26"/>
        </w:rPr>
        <w:t xml:space="preserve">Cash </w:t>
      </w:r>
    </w:p>
    <w:p w14:paraId="35FD7F19" w14:textId="77777777" w:rsidR="00B85278" w:rsidRPr="0098678D" w:rsidRDefault="00B85278" w:rsidP="00B85278">
      <w:pPr>
        <w:spacing w:line="240" w:lineRule="exact"/>
        <w:ind w:left="547"/>
        <w:jc w:val="both"/>
        <w:rPr>
          <w:rFonts w:ascii="CordiaUPC" w:hAnsi="CordiaUPC" w:cs="CordiaUPC"/>
          <w:sz w:val="26"/>
          <w:szCs w:val="26"/>
          <w:lang w:val="en-AU"/>
        </w:rPr>
      </w:pPr>
    </w:p>
    <w:p w14:paraId="5901C36A" w14:textId="77777777" w:rsidR="00B85278"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Cash includes cash in hand and cash on collection.</w:t>
      </w:r>
    </w:p>
    <w:p w14:paraId="33B2917A" w14:textId="77777777" w:rsidR="00B85278" w:rsidRPr="0098678D" w:rsidRDefault="00B85278" w:rsidP="00B85278">
      <w:pPr>
        <w:spacing w:line="240" w:lineRule="exact"/>
        <w:ind w:left="540"/>
        <w:jc w:val="both"/>
        <w:rPr>
          <w:rFonts w:ascii="CordiaUPC" w:hAnsi="CordiaUPC" w:cs="CordiaUPC"/>
          <w:sz w:val="26"/>
          <w:szCs w:val="26"/>
          <w:lang w:val="en-AU"/>
        </w:rPr>
      </w:pPr>
    </w:p>
    <w:p w14:paraId="6483B23C" w14:textId="77777777" w:rsidR="00B85278" w:rsidRPr="0098678D" w:rsidRDefault="00B85278" w:rsidP="00B85278">
      <w:pPr>
        <w:keepNext/>
        <w:keepLines/>
        <w:spacing w:line="240" w:lineRule="exact"/>
        <w:ind w:left="540" w:hanging="540"/>
        <w:outlineLvl w:val="1"/>
        <w:rPr>
          <w:rFonts w:ascii="CordiaUPC" w:hAnsi="CordiaUPC" w:cs="CordiaUPC"/>
          <w:b/>
          <w:iCs/>
          <w:color w:val="0000FF"/>
          <w:sz w:val="26"/>
          <w:szCs w:val="26"/>
        </w:rPr>
      </w:pPr>
      <w:r>
        <w:rPr>
          <w:rFonts w:ascii="CordiaUPC" w:hAnsi="CordiaUPC" w:cs="CordiaUPC"/>
          <w:b/>
          <w:bCs/>
          <w:i/>
          <w:iCs/>
          <w:sz w:val="26"/>
          <w:szCs w:val="26"/>
          <w:lang w:bidi="th-TH"/>
        </w:rPr>
        <w:t>3</w:t>
      </w:r>
      <w:r w:rsidRPr="0098678D">
        <w:rPr>
          <w:rFonts w:ascii="CordiaUPC" w:hAnsi="CordiaUPC" w:cs="CordiaUPC" w:hint="cs"/>
          <w:b/>
          <w:bCs/>
          <w:i/>
          <w:iCs/>
          <w:sz w:val="26"/>
          <w:szCs w:val="26"/>
          <w:lang w:bidi="th-TH"/>
        </w:rPr>
        <w:t>.</w:t>
      </w:r>
      <w:r>
        <w:rPr>
          <w:rFonts w:ascii="CordiaUPC" w:hAnsi="CordiaUPC" w:cs="CordiaUPC"/>
          <w:b/>
          <w:bCs/>
          <w:i/>
          <w:iCs/>
          <w:sz w:val="26"/>
          <w:szCs w:val="26"/>
          <w:lang w:bidi="th-TH"/>
        </w:rPr>
        <w:t>4</w:t>
      </w:r>
      <w:r w:rsidRPr="0098678D">
        <w:rPr>
          <w:rFonts w:ascii="CordiaUPC" w:hAnsi="CordiaUPC" w:cs="CordiaUPC" w:hint="cs"/>
          <w:b/>
          <w:bCs/>
          <w:i/>
          <w:iCs/>
          <w:sz w:val="26"/>
          <w:szCs w:val="26"/>
          <w:lang w:bidi="th-TH"/>
        </w:rPr>
        <w:tab/>
      </w:r>
      <w:r>
        <w:rPr>
          <w:rFonts w:ascii="CordiaUPC" w:hAnsi="CordiaUPC" w:cs="CordiaUPC"/>
          <w:b/>
          <w:bCs/>
          <w:i/>
          <w:sz w:val="26"/>
          <w:szCs w:val="26"/>
        </w:rPr>
        <w:t>Financial instruments</w:t>
      </w:r>
      <w:r w:rsidRPr="0098678D">
        <w:rPr>
          <w:rFonts w:ascii="CordiaUPC" w:hAnsi="CordiaUPC" w:cs="CordiaUPC" w:hint="cs"/>
          <w:b/>
          <w:bCs/>
          <w:i/>
          <w:sz w:val="26"/>
          <w:szCs w:val="26"/>
        </w:rPr>
        <w:t xml:space="preserve"> </w:t>
      </w:r>
    </w:p>
    <w:p w14:paraId="78526121" w14:textId="77777777" w:rsidR="00B85278" w:rsidRPr="0098678D" w:rsidRDefault="00B85278" w:rsidP="00BF7D3B">
      <w:pPr>
        <w:tabs>
          <w:tab w:val="left" w:pos="1080"/>
        </w:tabs>
        <w:spacing w:line="240" w:lineRule="exact"/>
        <w:jc w:val="both"/>
        <w:rPr>
          <w:rFonts w:ascii="CordiaUPC" w:hAnsi="CordiaUPC" w:cs="CordiaUPC"/>
          <w:i/>
          <w:iCs/>
          <w:sz w:val="26"/>
          <w:szCs w:val="26"/>
        </w:rPr>
      </w:pPr>
    </w:p>
    <w:p w14:paraId="0B6531BE" w14:textId="77777777" w:rsidR="00B85278" w:rsidRPr="0098678D" w:rsidRDefault="00B85278" w:rsidP="00B85278">
      <w:pPr>
        <w:spacing w:line="240" w:lineRule="exact"/>
        <w:ind w:left="1800" w:hanging="720"/>
        <w:contextualSpacing/>
        <w:jc w:val="thaiDistribute"/>
        <w:rPr>
          <w:rFonts w:ascii="CordiaUPC" w:hAnsi="CordiaUPC" w:cs="CordiaUPC"/>
          <w:i/>
          <w:iCs/>
          <w:sz w:val="26"/>
          <w:szCs w:val="26"/>
        </w:rPr>
      </w:pPr>
      <w:r>
        <w:rPr>
          <w:rFonts w:ascii="CordiaUPC" w:hAnsi="CordiaUPC" w:cs="CordiaUPC"/>
          <w:i/>
          <w:iCs/>
          <w:sz w:val="26"/>
          <w:szCs w:val="26"/>
        </w:rPr>
        <w:t>3</w:t>
      </w:r>
      <w:r w:rsidRPr="0098678D">
        <w:rPr>
          <w:rFonts w:ascii="CordiaUPC" w:hAnsi="CordiaUPC" w:cs="CordiaUPC" w:hint="cs"/>
          <w:i/>
          <w:iCs/>
          <w:sz w:val="26"/>
          <w:szCs w:val="26"/>
        </w:rPr>
        <w:t>.4.1</w:t>
      </w:r>
      <w:r w:rsidRPr="0098678D">
        <w:rPr>
          <w:rFonts w:ascii="CordiaUPC" w:hAnsi="CordiaUPC" w:cs="CordiaUPC" w:hint="cs"/>
          <w:i/>
          <w:iCs/>
          <w:sz w:val="26"/>
          <w:szCs w:val="26"/>
        </w:rPr>
        <w:tab/>
        <w:t>Recognition and initial measurement</w:t>
      </w:r>
    </w:p>
    <w:p w14:paraId="4431F827" w14:textId="77777777" w:rsidR="00B85278" w:rsidRPr="0098678D" w:rsidRDefault="00B85278" w:rsidP="00B85278">
      <w:pPr>
        <w:tabs>
          <w:tab w:val="left" w:pos="1080"/>
          <w:tab w:val="left" w:pos="1800"/>
          <w:tab w:val="left" w:pos="2340"/>
        </w:tabs>
        <w:spacing w:line="200" w:lineRule="exact"/>
        <w:ind w:left="547"/>
        <w:jc w:val="both"/>
        <w:rPr>
          <w:rFonts w:ascii="CordiaUPC" w:hAnsi="CordiaUPC" w:cs="CordiaUPC"/>
          <w:i/>
          <w:iCs/>
          <w:sz w:val="26"/>
          <w:szCs w:val="26"/>
        </w:rPr>
      </w:pPr>
    </w:p>
    <w:p w14:paraId="4C09B780" w14:textId="77777777" w:rsidR="00B85278" w:rsidRPr="0098678D" w:rsidRDefault="00B85278" w:rsidP="00B85278">
      <w:pPr>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2BD18058" w14:textId="77777777" w:rsidR="00B85278" w:rsidRPr="0098678D" w:rsidRDefault="00B85278" w:rsidP="00B85278">
      <w:pPr>
        <w:spacing w:line="200" w:lineRule="exact"/>
        <w:ind w:left="547"/>
        <w:jc w:val="both"/>
        <w:rPr>
          <w:rFonts w:ascii="CordiaUPC" w:hAnsi="CordiaUPC" w:cs="CordiaUPC"/>
          <w:sz w:val="26"/>
          <w:szCs w:val="26"/>
        </w:rPr>
      </w:pPr>
    </w:p>
    <w:p w14:paraId="1F357774"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A financial asset or financial liability is measured initially at fair value plus, for an item not at FVTPL, transaction costs that are directly attributable to its acquisition or issue. </w:t>
      </w:r>
    </w:p>
    <w:p w14:paraId="61345B8E" w14:textId="77777777" w:rsidR="00B85278" w:rsidRPr="0098678D" w:rsidRDefault="00B85278" w:rsidP="00B85278">
      <w:pPr>
        <w:spacing w:line="200" w:lineRule="exact"/>
        <w:ind w:left="547"/>
        <w:jc w:val="both"/>
        <w:rPr>
          <w:rFonts w:ascii="CordiaUPC" w:hAnsi="CordiaUPC" w:cs="CordiaUPC"/>
          <w:sz w:val="26"/>
          <w:szCs w:val="26"/>
        </w:rPr>
      </w:pPr>
    </w:p>
    <w:p w14:paraId="30A93C31" w14:textId="77777777" w:rsidR="00B85278" w:rsidRPr="008B6442" w:rsidRDefault="00B85278" w:rsidP="00B85278">
      <w:pPr>
        <w:spacing w:line="240" w:lineRule="exact"/>
        <w:ind w:left="1800" w:hanging="720"/>
        <w:jc w:val="thaiDistribute"/>
        <w:rPr>
          <w:rFonts w:ascii="CordiaUPC" w:hAnsi="CordiaUPC" w:cs="CordiaUPC"/>
          <w:i/>
          <w:iCs/>
          <w:sz w:val="26"/>
          <w:szCs w:val="26"/>
        </w:rPr>
      </w:pPr>
      <w:r>
        <w:rPr>
          <w:rFonts w:ascii="CordiaUPC" w:hAnsi="CordiaUPC" w:cs="CordiaUPC"/>
          <w:i/>
          <w:iCs/>
          <w:sz w:val="26"/>
          <w:szCs w:val="26"/>
        </w:rPr>
        <w:t>3</w:t>
      </w:r>
      <w:r w:rsidRPr="0098678D">
        <w:rPr>
          <w:rFonts w:ascii="CordiaUPC" w:hAnsi="CordiaUPC" w:cs="CordiaUPC" w:hint="cs"/>
          <w:i/>
          <w:iCs/>
          <w:sz w:val="26"/>
          <w:szCs w:val="26"/>
        </w:rPr>
        <w:t>.4.</w:t>
      </w:r>
      <w:r>
        <w:rPr>
          <w:rFonts w:ascii="CordiaUPC" w:hAnsi="CordiaUPC" w:cs="CordiaUPC"/>
          <w:i/>
          <w:iCs/>
          <w:sz w:val="26"/>
          <w:szCs w:val="26"/>
        </w:rPr>
        <w:t>2</w:t>
      </w:r>
      <w:r>
        <w:rPr>
          <w:rFonts w:ascii="CordiaUPC" w:hAnsi="CordiaUPC" w:cs="CordiaUPC"/>
          <w:i/>
          <w:iCs/>
          <w:sz w:val="26"/>
          <w:szCs w:val="26"/>
        </w:rPr>
        <w:tab/>
      </w:r>
      <w:r w:rsidRPr="008B6442">
        <w:rPr>
          <w:rFonts w:ascii="CordiaUPC" w:hAnsi="CordiaUPC" w:cs="CordiaUPC" w:hint="cs"/>
          <w:i/>
          <w:iCs/>
          <w:sz w:val="26"/>
          <w:szCs w:val="26"/>
        </w:rPr>
        <w:t xml:space="preserve">Derecognition </w:t>
      </w:r>
    </w:p>
    <w:p w14:paraId="6776E2F7" w14:textId="77777777" w:rsidR="00B85278" w:rsidRPr="0098678D" w:rsidRDefault="00B85278" w:rsidP="00B85278">
      <w:pPr>
        <w:tabs>
          <w:tab w:val="left" w:pos="1080"/>
        </w:tabs>
        <w:spacing w:line="200" w:lineRule="exact"/>
        <w:ind w:left="547"/>
        <w:jc w:val="both"/>
        <w:rPr>
          <w:rFonts w:ascii="CordiaUPC" w:hAnsi="CordiaUPC" w:cs="CordiaUPC"/>
          <w:color w:val="000000"/>
          <w:sz w:val="26"/>
          <w:szCs w:val="26"/>
          <w:cs/>
          <w:lang w:bidi="th-TH"/>
        </w:rPr>
      </w:pPr>
    </w:p>
    <w:p w14:paraId="56EDFC4A" w14:textId="77777777" w:rsidR="00B85278" w:rsidRPr="0098678D" w:rsidRDefault="00B85278" w:rsidP="00B85278">
      <w:pPr>
        <w:tabs>
          <w:tab w:val="left" w:pos="1080"/>
        </w:tabs>
        <w:spacing w:line="240" w:lineRule="exact"/>
        <w:ind w:left="1800"/>
        <w:jc w:val="thaiDistribute"/>
        <w:rPr>
          <w:rFonts w:ascii="CordiaUPC" w:hAnsi="CordiaUPC" w:cs="CordiaUPC"/>
          <w:b/>
          <w:bCs/>
          <w:color w:val="000000"/>
          <w:sz w:val="26"/>
          <w:szCs w:val="26"/>
        </w:rPr>
      </w:pPr>
      <w:r w:rsidRPr="0098678D">
        <w:rPr>
          <w:rFonts w:ascii="CordiaUPC" w:hAnsi="CordiaUPC" w:cs="CordiaUPC" w:hint="cs"/>
          <w:i/>
          <w:iCs/>
          <w:color w:val="000000"/>
          <w:sz w:val="26"/>
          <w:szCs w:val="26"/>
        </w:rPr>
        <w:t>Derecognition of financial assets</w:t>
      </w:r>
    </w:p>
    <w:p w14:paraId="02F48591" w14:textId="77777777" w:rsidR="00B85278" w:rsidRPr="0098678D" w:rsidRDefault="00B85278" w:rsidP="00B85278">
      <w:pPr>
        <w:tabs>
          <w:tab w:val="left" w:pos="1080"/>
          <w:tab w:val="left" w:pos="1260"/>
        </w:tabs>
        <w:spacing w:line="200" w:lineRule="exact"/>
        <w:ind w:left="547"/>
        <w:jc w:val="both"/>
        <w:rPr>
          <w:rFonts w:ascii="CordiaUPC" w:hAnsi="CordiaUPC" w:cs="CordiaUPC"/>
          <w:color w:val="000000"/>
          <w:sz w:val="26"/>
          <w:szCs w:val="26"/>
        </w:rPr>
      </w:pPr>
    </w:p>
    <w:p w14:paraId="79B4C79D" w14:textId="31809418" w:rsidR="00B85278" w:rsidRDefault="00B85278" w:rsidP="00B85278">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2CBE1BE3" w14:textId="77777777" w:rsidR="00883E14" w:rsidRPr="0098678D" w:rsidRDefault="00883E14" w:rsidP="00B85278">
      <w:pPr>
        <w:autoSpaceDE w:val="0"/>
        <w:autoSpaceDN w:val="0"/>
        <w:adjustRightInd w:val="0"/>
        <w:spacing w:line="240" w:lineRule="exact"/>
        <w:ind w:left="1800"/>
        <w:jc w:val="thaiDistribute"/>
        <w:rPr>
          <w:rFonts w:ascii="CordiaUPC" w:hAnsi="CordiaUPC" w:cs="CordiaUPC"/>
          <w:sz w:val="26"/>
          <w:szCs w:val="26"/>
        </w:rPr>
      </w:pPr>
    </w:p>
    <w:p w14:paraId="275ADE3B"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On derecognition of a financial asset, the difference between the carrying amount of the asset (or the carrying amount allocated to the portion of the asset derecognised) and the sum of (</w:t>
      </w:r>
      <w:proofErr w:type="spellStart"/>
      <w:r w:rsidRPr="0098678D">
        <w:rPr>
          <w:rFonts w:ascii="CordiaUPC" w:hAnsi="CordiaUPC" w:cs="CordiaUPC" w:hint="cs"/>
          <w:sz w:val="26"/>
          <w:szCs w:val="26"/>
        </w:rPr>
        <w:t>i</w:t>
      </w:r>
      <w:proofErr w:type="spellEnd"/>
      <w:r w:rsidRPr="0098678D">
        <w:rPr>
          <w:rFonts w:ascii="CordiaUPC" w:hAnsi="CordiaUPC" w:cs="CordiaUPC" w:hint="cs"/>
          <w:sz w:val="26"/>
          <w:szCs w:val="26"/>
        </w:rPr>
        <w:t xml:space="preserve">) the consideration received (including any new asset obtained less any new liability assumed) and (ii) any cumulative gain or loss that had been recognised in OCI is recognised in profit or loss. </w:t>
      </w:r>
    </w:p>
    <w:p w14:paraId="640C4224"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sz w:val="26"/>
          <w:szCs w:val="26"/>
        </w:rPr>
      </w:pPr>
    </w:p>
    <w:p w14:paraId="45524E92"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019D1BAC"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color w:val="000000"/>
          <w:sz w:val="26"/>
          <w:szCs w:val="26"/>
        </w:rPr>
      </w:pPr>
    </w:p>
    <w:p w14:paraId="033B46CB"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Disposal of investments</w:t>
      </w:r>
    </w:p>
    <w:p w14:paraId="14177ACB" w14:textId="77777777" w:rsidR="00B85278" w:rsidRPr="0098678D" w:rsidRDefault="00B85278" w:rsidP="00B85278">
      <w:pPr>
        <w:autoSpaceDE w:val="0"/>
        <w:autoSpaceDN w:val="0"/>
        <w:adjustRightInd w:val="0"/>
        <w:spacing w:line="240" w:lineRule="exact"/>
        <w:jc w:val="thaiDistribute"/>
        <w:rPr>
          <w:rFonts w:ascii="CordiaUPC" w:hAnsi="CordiaUPC" w:cs="CordiaUPC"/>
          <w:sz w:val="26"/>
          <w:szCs w:val="26"/>
        </w:rPr>
      </w:pPr>
    </w:p>
    <w:p w14:paraId="63CE80B1"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For debt and equity securities, cost of both investments sold and those still held are determined using the weighted average method.</w:t>
      </w:r>
    </w:p>
    <w:p w14:paraId="042BE7AD"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i/>
          <w:iCs/>
          <w:color w:val="000000"/>
          <w:sz w:val="26"/>
          <w:szCs w:val="26"/>
        </w:rPr>
      </w:pPr>
    </w:p>
    <w:p w14:paraId="236379B8"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color w:val="000000"/>
          <w:sz w:val="26"/>
          <w:szCs w:val="26"/>
          <w:cs/>
          <w:lang w:bidi="th-TH"/>
        </w:rPr>
      </w:pPr>
      <w:r w:rsidRPr="0098678D">
        <w:rPr>
          <w:rFonts w:ascii="CordiaUPC" w:hAnsi="CordiaUPC" w:cs="CordiaUPC" w:hint="cs"/>
          <w:i/>
          <w:iCs/>
          <w:color w:val="000000"/>
          <w:sz w:val="26"/>
          <w:szCs w:val="26"/>
        </w:rPr>
        <w:t>Derecognition of financial liabilities</w:t>
      </w:r>
    </w:p>
    <w:p w14:paraId="3A413F37"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color w:val="000000"/>
          <w:sz w:val="26"/>
          <w:szCs w:val="26"/>
        </w:rPr>
      </w:pPr>
    </w:p>
    <w:p w14:paraId="742303BC"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derecognise a financial liability when its contractual obligations are discharged or cancelled or expire. </w:t>
      </w:r>
    </w:p>
    <w:p w14:paraId="7E532C91" w14:textId="548B1943" w:rsidR="00B85278" w:rsidRDefault="00B85278" w:rsidP="00B85278">
      <w:pPr>
        <w:autoSpaceDE w:val="0"/>
        <w:autoSpaceDN w:val="0"/>
        <w:adjustRightInd w:val="0"/>
        <w:spacing w:line="240" w:lineRule="exact"/>
        <w:ind w:left="1800"/>
        <w:jc w:val="thaiDistribute"/>
        <w:rPr>
          <w:rFonts w:ascii="CordiaUPC" w:hAnsi="CordiaUPC" w:cs="CordiaUPC"/>
          <w:sz w:val="26"/>
          <w:szCs w:val="26"/>
        </w:rPr>
      </w:pPr>
    </w:p>
    <w:p w14:paraId="7755102E" w14:textId="77777777" w:rsidR="005948B0" w:rsidRDefault="005948B0" w:rsidP="00B85278">
      <w:pPr>
        <w:autoSpaceDE w:val="0"/>
        <w:autoSpaceDN w:val="0"/>
        <w:adjustRightInd w:val="0"/>
        <w:spacing w:line="240" w:lineRule="exact"/>
        <w:ind w:left="1800"/>
        <w:jc w:val="thaiDistribute"/>
        <w:rPr>
          <w:rFonts w:ascii="CordiaUPC" w:hAnsi="CordiaUPC" w:cs="CordiaUPC"/>
          <w:sz w:val="26"/>
          <w:szCs w:val="26"/>
        </w:rPr>
      </w:pPr>
    </w:p>
    <w:p w14:paraId="0A6259C8" w14:textId="6456505E" w:rsidR="00B85278" w:rsidRDefault="00B85278" w:rsidP="00B85278">
      <w:pPr>
        <w:autoSpaceDE w:val="0"/>
        <w:autoSpaceDN w:val="0"/>
        <w:adjustRightInd w:val="0"/>
        <w:spacing w:line="240" w:lineRule="exact"/>
        <w:ind w:left="1800"/>
        <w:jc w:val="thaiDistribute"/>
        <w:rPr>
          <w:rFonts w:ascii="CordiaUPC" w:hAnsi="CordiaUPC" w:cs="CordiaUPC"/>
          <w:sz w:val="26"/>
          <w:szCs w:val="26"/>
          <w:lang w:bidi="th-TH"/>
        </w:rPr>
      </w:pPr>
    </w:p>
    <w:p w14:paraId="5E56041B" w14:textId="24E87779" w:rsidR="00BF7D3B" w:rsidRDefault="00BF7D3B" w:rsidP="00B85278">
      <w:pPr>
        <w:autoSpaceDE w:val="0"/>
        <w:autoSpaceDN w:val="0"/>
        <w:adjustRightInd w:val="0"/>
        <w:spacing w:line="240" w:lineRule="exact"/>
        <w:ind w:left="1800"/>
        <w:jc w:val="thaiDistribute"/>
        <w:rPr>
          <w:rFonts w:ascii="CordiaUPC" w:hAnsi="CordiaUPC" w:cs="CordiaUPC"/>
          <w:sz w:val="26"/>
          <w:szCs w:val="26"/>
          <w:lang w:bidi="th-TH"/>
        </w:rPr>
      </w:pPr>
    </w:p>
    <w:p w14:paraId="053C1382" w14:textId="6CC51EB1" w:rsidR="00BF7D3B" w:rsidRDefault="00BF7D3B" w:rsidP="00B85278">
      <w:pPr>
        <w:autoSpaceDE w:val="0"/>
        <w:autoSpaceDN w:val="0"/>
        <w:adjustRightInd w:val="0"/>
        <w:spacing w:line="240" w:lineRule="exact"/>
        <w:ind w:left="1800"/>
        <w:jc w:val="thaiDistribute"/>
        <w:rPr>
          <w:rFonts w:ascii="CordiaUPC" w:hAnsi="CordiaUPC" w:cs="CordiaUPC"/>
          <w:sz w:val="26"/>
          <w:szCs w:val="26"/>
          <w:lang w:bidi="th-TH"/>
        </w:rPr>
      </w:pPr>
    </w:p>
    <w:p w14:paraId="61375C8B" w14:textId="23E61E3C" w:rsidR="00BF7D3B" w:rsidRDefault="00BF7D3B" w:rsidP="00B85278">
      <w:pPr>
        <w:autoSpaceDE w:val="0"/>
        <w:autoSpaceDN w:val="0"/>
        <w:adjustRightInd w:val="0"/>
        <w:spacing w:line="240" w:lineRule="exact"/>
        <w:ind w:left="1800"/>
        <w:jc w:val="thaiDistribute"/>
        <w:rPr>
          <w:rFonts w:ascii="CordiaUPC" w:hAnsi="CordiaUPC" w:cs="CordiaUPC"/>
          <w:sz w:val="26"/>
          <w:szCs w:val="26"/>
          <w:lang w:bidi="th-TH"/>
        </w:rPr>
      </w:pPr>
    </w:p>
    <w:p w14:paraId="4E22A030" w14:textId="77777777" w:rsidR="00BF7D3B" w:rsidRPr="0098678D" w:rsidRDefault="00BF7D3B" w:rsidP="00B85278">
      <w:pPr>
        <w:autoSpaceDE w:val="0"/>
        <w:autoSpaceDN w:val="0"/>
        <w:adjustRightInd w:val="0"/>
        <w:spacing w:line="240" w:lineRule="exact"/>
        <w:ind w:left="1800"/>
        <w:jc w:val="thaiDistribute"/>
        <w:rPr>
          <w:rFonts w:ascii="CordiaUPC" w:hAnsi="CordiaUPC" w:cs="CordiaUPC"/>
          <w:sz w:val="26"/>
          <w:szCs w:val="26"/>
          <w:cs/>
          <w:lang w:bidi="th-TH"/>
        </w:rPr>
      </w:pPr>
    </w:p>
    <w:p w14:paraId="7A1AF8D0" w14:textId="77777777" w:rsidR="00B85278" w:rsidRPr="0098678D" w:rsidRDefault="00B85278" w:rsidP="00B85278">
      <w:pPr>
        <w:spacing w:line="240" w:lineRule="exact"/>
        <w:ind w:left="1800" w:hanging="720"/>
        <w:contextualSpacing/>
        <w:jc w:val="thaiDistribute"/>
        <w:rPr>
          <w:rFonts w:ascii="CordiaUPC" w:hAnsi="CordiaUPC" w:cs="CordiaUPC"/>
          <w:i/>
          <w:iCs/>
          <w:sz w:val="26"/>
          <w:szCs w:val="26"/>
          <w:cs/>
          <w:lang w:bidi="th-TH"/>
        </w:rPr>
      </w:pPr>
      <w:r>
        <w:rPr>
          <w:rFonts w:ascii="CordiaUPC" w:hAnsi="CordiaUPC" w:cs="CordiaUPC"/>
          <w:i/>
          <w:iCs/>
          <w:sz w:val="26"/>
          <w:szCs w:val="26"/>
        </w:rPr>
        <w:lastRenderedPageBreak/>
        <w:t>3</w:t>
      </w:r>
      <w:r w:rsidRPr="0098678D">
        <w:rPr>
          <w:rFonts w:ascii="CordiaUPC" w:hAnsi="CordiaUPC" w:cs="CordiaUPC" w:hint="cs"/>
          <w:i/>
          <w:iCs/>
          <w:sz w:val="26"/>
          <w:szCs w:val="26"/>
        </w:rPr>
        <w:t>.4.3</w:t>
      </w:r>
      <w:r w:rsidRPr="0098678D">
        <w:rPr>
          <w:rFonts w:ascii="CordiaUPC" w:hAnsi="CordiaUPC" w:cs="CordiaUPC" w:hint="cs"/>
          <w:i/>
          <w:iCs/>
          <w:sz w:val="26"/>
          <w:szCs w:val="26"/>
        </w:rPr>
        <w:tab/>
        <w:t>Classification and measurement of financial instruments</w:t>
      </w:r>
    </w:p>
    <w:p w14:paraId="77C83560" w14:textId="77777777" w:rsidR="00B85278" w:rsidRPr="0098678D" w:rsidRDefault="00B85278" w:rsidP="00B85278">
      <w:pPr>
        <w:spacing w:line="240" w:lineRule="exact"/>
        <w:ind w:firstLine="540"/>
        <w:jc w:val="thaiDistribute"/>
        <w:rPr>
          <w:rFonts w:ascii="CordiaUPC" w:hAnsi="CordiaUPC" w:cs="CordiaUPC"/>
          <w:b/>
          <w:bCs/>
          <w:color w:val="0000FF"/>
          <w:sz w:val="26"/>
          <w:szCs w:val="26"/>
        </w:rPr>
      </w:pPr>
    </w:p>
    <w:p w14:paraId="56B4A0C8"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i/>
          <w:iCs/>
          <w:sz w:val="26"/>
          <w:szCs w:val="26"/>
          <w:lang w:val="en-US" w:bidi="th-TH"/>
        </w:rPr>
      </w:pPr>
      <w:r w:rsidRPr="0098678D">
        <w:rPr>
          <w:rFonts w:ascii="CordiaUPC" w:hAnsi="CordiaUPC" w:cs="CordiaUPC" w:hint="cs"/>
          <w:i/>
          <w:iCs/>
          <w:sz w:val="26"/>
          <w:szCs w:val="26"/>
          <w:lang w:val="en-US" w:bidi="th-TH"/>
        </w:rPr>
        <w:t>Classification of financial assets</w:t>
      </w:r>
    </w:p>
    <w:p w14:paraId="6A88EAB3"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i/>
          <w:iCs/>
          <w:sz w:val="26"/>
          <w:szCs w:val="26"/>
          <w:lang w:val="en-US" w:bidi="th-TH"/>
        </w:rPr>
      </w:pPr>
    </w:p>
    <w:p w14:paraId="21A0D143"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On initial recognition, a financial asset is classified as measured at: amortised cost, FVOCI or FVTPL. </w:t>
      </w:r>
    </w:p>
    <w:p w14:paraId="3188B0F6" w14:textId="77777777" w:rsidR="00B85278" w:rsidRPr="0098678D" w:rsidRDefault="00B85278" w:rsidP="00B85278">
      <w:pPr>
        <w:tabs>
          <w:tab w:val="left" w:pos="1080"/>
        </w:tabs>
        <w:spacing w:line="240" w:lineRule="exact"/>
        <w:ind w:left="1800"/>
        <w:jc w:val="thaiDistribute"/>
        <w:rPr>
          <w:rFonts w:ascii="CordiaUPC" w:hAnsi="CordiaUPC" w:cs="CordiaUPC"/>
          <w:i/>
          <w:iCs/>
          <w:color w:val="000000"/>
          <w:sz w:val="26"/>
          <w:szCs w:val="26"/>
        </w:rPr>
      </w:pPr>
    </w:p>
    <w:p w14:paraId="63F99AFE" w14:textId="77777777" w:rsidR="00B85278" w:rsidRPr="0098678D" w:rsidRDefault="00B85278" w:rsidP="00B85278">
      <w:pPr>
        <w:tabs>
          <w:tab w:val="left" w:pos="1080"/>
        </w:tabs>
        <w:spacing w:line="240" w:lineRule="exact"/>
        <w:ind w:left="1800"/>
        <w:jc w:val="thaiDistribute"/>
        <w:rPr>
          <w:rFonts w:ascii="CordiaUPC" w:hAnsi="CordiaUPC" w:cs="CordiaUPC"/>
          <w:i/>
          <w:iCs/>
          <w:color w:val="000000"/>
          <w:sz w:val="26"/>
          <w:szCs w:val="26"/>
        </w:rPr>
      </w:pPr>
      <w:r w:rsidRPr="0098678D">
        <w:rPr>
          <w:rFonts w:ascii="CordiaUPC" w:hAnsi="CordiaUPC" w:cs="CordiaUPC" w:hint="cs"/>
          <w:i/>
          <w:iCs/>
          <w:color w:val="000000"/>
          <w:sz w:val="26"/>
          <w:szCs w:val="26"/>
        </w:rPr>
        <w:t>Financial assets - debt instruments</w:t>
      </w:r>
    </w:p>
    <w:p w14:paraId="79BBE301" w14:textId="77777777" w:rsidR="00B85278" w:rsidRPr="0098678D" w:rsidRDefault="00B85278" w:rsidP="00B85278">
      <w:pPr>
        <w:tabs>
          <w:tab w:val="left" w:pos="1080"/>
        </w:tabs>
        <w:spacing w:line="240" w:lineRule="exact"/>
        <w:ind w:left="1800"/>
        <w:jc w:val="thaiDistribute"/>
        <w:rPr>
          <w:rFonts w:ascii="CordiaUPC" w:hAnsi="CordiaUPC" w:cs="CordiaUPC"/>
          <w:color w:val="000000"/>
          <w:sz w:val="26"/>
          <w:szCs w:val="26"/>
        </w:rPr>
      </w:pPr>
    </w:p>
    <w:p w14:paraId="38008A4F" w14:textId="77777777" w:rsidR="00B85278" w:rsidRPr="0098678D" w:rsidRDefault="00B85278" w:rsidP="00B85278">
      <w:pPr>
        <w:tabs>
          <w:tab w:val="left" w:pos="1080"/>
        </w:tabs>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Classification of debt instruments included loan and investments in debt securities depend on Business model assessment and assessment of whether contractual cash flows are solely payments of principle and interest.</w:t>
      </w:r>
    </w:p>
    <w:p w14:paraId="07C6D6BD" w14:textId="77777777" w:rsidR="00B85278" w:rsidRPr="0098678D" w:rsidRDefault="00B85278" w:rsidP="00B85278">
      <w:pPr>
        <w:tabs>
          <w:tab w:val="left" w:pos="1080"/>
        </w:tabs>
        <w:spacing w:line="240" w:lineRule="exact"/>
        <w:ind w:left="1800"/>
        <w:jc w:val="thaiDistribute"/>
        <w:rPr>
          <w:rFonts w:ascii="CordiaUPC" w:hAnsi="CordiaUPC" w:cs="CordiaUPC"/>
          <w:color w:val="000000"/>
          <w:sz w:val="26"/>
          <w:szCs w:val="26"/>
        </w:rPr>
      </w:pPr>
    </w:p>
    <w:p w14:paraId="7228C28F" w14:textId="77777777" w:rsidR="00B85278" w:rsidRPr="0098678D" w:rsidRDefault="00B85278" w:rsidP="00B85278">
      <w:pPr>
        <w:tabs>
          <w:tab w:val="left" w:pos="1080"/>
          <w:tab w:val="left" w:pos="1800"/>
          <w:tab w:val="left" w:pos="2340"/>
        </w:tabs>
        <w:spacing w:line="240" w:lineRule="exact"/>
        <w:ind w:left="1800"/>
        <w:contextualSpacing/>
        <w:jc w:val="thaiDistribute"/>
        <w:rPr>
          <w:rFonts w:ascii="CordiaUPC" w:hAnsi="CordiaUPC" w:cs="CordiaUPC"/>
          <w:i/>
          <w:iCs/>
          <w:sz w:val="26"/>
          <w:szCs w:val="26"/>
        </w:rPr>
      </w:pPr>
      <w:r w:rsidRPr="0098678D">
        <w:rPr>
          <w:rFonts w:ascii="CordiaUPC" w:hAnsi="CordiaUPC" w:cs="CordiaUPC" w:hint="cs"/>
          <w:i/>
          <w:iCs/>
          <w:sz w:val="26"/>
          <w:szCs w:val="26"/>
        </w:rPr>
        <w:t xml:space="preserve">Business model assessment </w:t>
      </w:r>
    </w:p>
    <w:p w14:paraId="20BCE71B" w14:textId="77777777" w:rsidR="00B85278" w:rsidRPr="0098678D" w:rsidRDefault="00B85278" w:rsidP="00B85278">
      <w:pPr>
        <w:spacing w:line="240" w:lineRule="exact"/>
        <w:ind w:left="1800"/>
        <w:jc w:val="thaiDistribute"/>
        <w:rPr>
          <w:rFonts w:ascii="CordiaUPC" w:hAnsi="CordiaUPC" w:cs="CordiaUPC"/>
          <w:i/>
          <w:iCs/>
          <w:color w:val="000000"/>
          <w:sz w:val="26"/>
          <w:szCs w:val="26"/>
        </w:rPr>
      </w:pPr>
    </w:p>
    <w:p w14:paraId="09FAB3BB"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w:t>
      </w:r>
      <w:proofErr w:type="gramStart"/>
      <w:r w:rsidRPr="0098678D">
        <w:rPr>
          <w:rFonts w:ascii="CordiaUPC" w:hAnsi="CordiaUPC" w:cs="CordiaUPC" w:hint="cs"/>
          <w:sz w:val="26"/>
          <w:szCs w:val="26"/>
        </w:rPr>
        <w:t>make an assessment of</w:t>
      </w:r>
      <w:proofErr w:type="gramEnd"/>
      <w:r w:rsidRPr="0098678D">
        <w:rPr>
          <w:rFonts w:ascii="CordiaUPC" w:hAnsi="CordiaUPC" w:cs="CordiaUPC" w:hint="cs"/>
          <w:sz w:val="26"/>
          <w:szCs w:val="26"/>
        </w:rPr>
        <w:t xml:space="preserve"> the objective of a business model in which an asset is held</w:t>
      </w:r>
      <w:r w:rsidRPr="0098678D">
        <w:rPr>
          <w:rFonts w:ascii="CordiaUPC" w:hAnsi="CordiaUPC" w:cs="CordiaUPC" w:hint="cs"/>
          <w:sz w:val="26"/>
          <w:szCs w:val="26"/>
          <w:cs/>
          <w:lang w:bidi="th-TH"/>
        </w:rPr>
        <w:t xml:space="preserve">. </w:t>
      </w:r>
      <w:r w:rsidRPr="0098678D">
        <w:rPr>
          <w:rFonts w:ascii="CordiaUPC" w:hAnsi="CordiaUPC" w:cs="CordiaUPC" w:hint="cs"/>
          <w:sz w:val="26"/>
          <w:szCs w:val="26"/>
          <w:lang w:bidi="th-TH"/>
        </w:rPr>
        <w:t>The</w:t>
      </w:r>
      <w:r w:rsidRPr="0098678D">
        <w:rPr>
          <w:rFonts w:ascii="CordiaUPC" w:hAnsi="CordiaUPC" w:cs="CordiaUPC" w:hint="cs"/>
          <w:sz w:val="26"/>
          <w:szCs w:val="26"/>
        </w:rPr>
        <w:t xml:space="preserve"> information considered includes: </w:t>
      </w:r>
    </w:p>
    <w:p w14:paraId="71CDB3E5" w14:textId="77777777" w:rsidR="00B85278" w:rsidRPr="0098678D" w:rsidRDefault="00B85278" w:rsidP="005E758D">
      <w:pPr>
        <w:numPr>
          <w:ilvl w:val="0"/>
          <w:numId w:val="27"/>
        </w:numPr>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7B7B4369" w14:textId="77777777" w:rsidR="00B85278" w:rsidRPr="0098678D" w:rsidRDefault="00B85278" w:rsidP="005E758D">
      <w:pPr>
        <w:numPr>
          <w:ilvl w:val="0"/>
          <w:numId w:val="27"/>
        </w:numPr>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how the performance of the financial asset is evaluated and reported to the Bank and its subsidiaries’ </w:t>
      </w:r>
      <w:proofErr w:type="gramStart"/>
      <w:r w:rsidRPr="0098678D">
        <w:rPr>
          <w:rFonts w:ascii="CordiaUPC" w:hAnsi="CordiaUPC" w:cs="CordiaUPC" w:hint="cs"/>
          <w:sz w:val="26"/>
          <w:szCs w:val="26"/>
        </w:rPr>
        <w:t>management;</w:t>
      </w:r>
      <w:proofErr w:type="gramEnd"/>
      <w:r w:rsidRPr="0098678D">
        <w:rPr>
          <w:rFonts w:ascii="CordiaUPC" w:hAnsi="CordiaUPC" w:cs="CordiaUPC" w:hint="cs"/>
          <w:sz w:val="26"/>
          <w:szCs w:val="26"/>
        </w:rPr>
        <w:t xml:space="preserve"> </w:t>
      </w:r>
    </w:p>
    <w:p w14:paraId="42D610A6" w14:textId="77777777" w:rsidR="00B85278" w:rsidRPr="0098678D" w:rsidRDefault="00B85278" w:rsidP="005E758D">
      <w:pPr>
        <w:numPr>
          <w:ilvl w:val="0"/>
          <w:numId w:val="27"/>
        </w:numPr>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the risks that affect the performance of the business model (and the financial assets held within that business model) and its strategy for how those risks are managed; and</w:t>
      </w:r>
    </w:p>
    <w:p w14:paraId="294993BC" w14:textId="77777777" w:rsidR="00B85278" w:rsidRPr="0098678D" w:rsidRDefault="00B85278" w:rsidP="005E758D">
      <w:pPr>
        <w:numPr>
          <w:ilvl w:val="0"/>
          <w:numId w:val="27"/>
        </w:numPr>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frequency, </w:t>
      </w:r>
      <w:proofErr w:type="gramStart"/>
      <w:r w:rsidRPr="0098678D">
        <w:rPr>
          <w:rFonts w:ascii="CordiaUPC" w:hAnsi="CordiaUPC" w:cs="CordiaUPC" w:hint="cs"/>
          <w:sz w:val="26"/>
          <w:szCs w:val="26"/>
        </w:rPr>
        <w:t>volume</w:t>
      </w:r>
      <w:proofErr w:type="gramEnd"/>
      <w:r w:rsidRPr="0098678D">
        <w:rPr>
          <w:rFonts w:ascii="CordiaUPC" w:hAnsi="CordiaUPC" w:cs="CordiaUPC" w:hint="cs"/>
          <w:sz w:val="26"/>
          <w:szCs w:val="26"/>
        </w:rPr>
        <w:t xml:space="preserv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06B56E90" w14:textId="77777777" w:rsidR="00B85278" w:rsidRPr="0098678D" w:rsidRDefault="00B85278" w:rsidP="00B85278">
      <w:pPr>
        <w:tabs>
          <w:tab w:val="left" w:pos="1620"/>
        </w:tabs>
        <w:spacing w:line="240" w:lineRule="exact"/>
        <w:ind w:left="1800"/>
        <w:jc w:val="thaiDistribute"/>
        <w:rPr>
          <w:rFonts w:ascii="CordiaUPC" w:hAnsi="CordiaUPC" w:cs="CordiaUPC"/>
          <w:color w:val="000000"/>
          <w:sz w:val="26"/>
          <w:szCs w:val="26"/>
        </w:rPr>
      </w:pPr>
    </w:p>
    <w:p w14:paraId="795F46ED" w14:textId="77777777" w:rsidR="00B85278" w:rsidRPr="0098678D" w:rsidRDefault="00B85278" w:rsidP="00B85278">
      <w:pPr>
        <w:tabs>
          <w:tab w:val="left" w:pos="1620"/>
        </w:tabs>
        <w:autoSpaceDE w:val="0"/>
        <w:autoSpaceDN w:val="0"/>
        <w:adjustRightInd w:val="0"/>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5730F047" w14:textId="77777777" w:rsidR="00B85278" w:rsidRDefault="00B85278" w:rsidP="00B85278">
      <w:pPr>
        <w:spacing w:line="240" w:lineRule="auto"/>
        <w:rPr>
          <w:rFonts w:cs="Times New Roman"/>
          <w:i/>
          <w:iCs/>
          <w:sz w:val="20"/>
        </w:rPr>
      </w:pPr>
    </w:p>
    <w:p w14:paraId="0B7EA924"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 xml:space="preserve">Assessment of whether contractual cash flows are solely payments of principle and interest </w:t>
      </w:r>
    </w:p>
    <w:p w14:paraId="152B7949"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3FD8A9A1"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75F06398"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contingent events that would change the amount and timing of cash </w:t>
      </w:r>
      <w:proofErr w:type="gramStart"/>
      <w:r w:rsidRPr="0098678D">
        <w:rPr>
          <w:rFonts w:ascii="CordiaUPC" w:hAnsi="CordiaUPC" w:cs="CordiaUPC" w:hint="cs"/>
          <w:sz w:val="26"/>
          <w:szCs w:val="26"/>
        </w:rPr>
        <w:t>flows;</w:t>
      </w:r>
      <w:proofErr w:type="gramEnd"/>
      <w:r w:rsidRPr="0098678D">
        <w:rPr>
          <w:rFonts w:ascii="CordiaUPC" w:hAnsi="CordiaUPC" w:cs="CordiaUPC" w:hint="cs"/>
          <w:sz w:val="26"/>
          <w:szCs w:val="26"/>
        </w:rPr>
        <w:t xml:space="preserve"> </w:t>
      </w:r>
    </w:p>
    <w:p w14:paraId="2229C3D1"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leverage </w:t>
      </w:r>
      <w:proofErr w:type="gramStart"/>
      <w:r w:rsidRPr="0098678D">
        <w:rPr>
          <w:rFonts w:ascii="CordiaUPC" w:hAnsi="CordiaUPC" w:cs="CordiaUPC" w:hint="cs"/>
          <w:sz w:val="26"/>
          <w:szCs w:val="26"/>
        </w:rPr>
        <w:t>features;</w:t>
      </w:r>
      <w:proofErr w:type="gramEnd"/>
      <w:r w:rsidRPr="0098678D">
        <w:rPr>
          <w:rFonts w:ascii="CordiaUPC" w:hAnsi="CordiaUPC" w:cs="CordiaUPC" w:hint="cs"/>
          <w:sz w:val="26"/>
          <w:szCs w:val="26"/>
        </w:rPr>
        <w:t xml:space="preserve"> </w:t>
      </w:r>
    </w:p>
    <w:p w14:paraId="3749FDAC"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terms that limit the Bank and its subsidiaries’ claim to cash flows from specified assets (e.g. non-recourse loans); and </w:t>
      </w:r>
    </w:p>
    <w:p w14:paraId="2C9573AC"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features that modify consideration of the time value of money (e.g. periodical reset of interest rates). </w:t>
      </w:r>
    </w:p>
    <w:p w14:paraId="7C834C32" w14:textId="77777777" w:rsidR="00B85278" w:rsidRPr="0098678D" w:rsidRDefault="00B85278" w:rsidP="00B85278">
      <w:p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contextualSpacing/>
        <w:jc w:val="thaiDistribute"/>
        <w:rPr>
          <w:rFonts w:ascii="CordiaUPC" w:hAnsi="CordiaUPC" w:cs="CordiaUPC"/>
          <w:sz w:val="26"/>
          <w:szCs w:val="26"/>
        </w:rPr>
      </w:pPr>
    </w:p>
    <w:p w14:paraId="540F1BA4" w14:textId="77777777" w:rsidR="00B85278" w:rsidRPr="0098678D" w:rsidRDefault="00B85278" w:rsidP="00B85278">
      <w:pPr>
        <w:tabs>
          <w:tab w:val="left" w:pos="1080"/>
        </w:tabs>
        <w:spacing w:line="240" w:lineRule="exact"/>
        <w:ind w:left="1800"/>
        <w:jc w:val="thaiDistribute"/>
        <w:rPr>
          <w:rFonts w:ascii="CordiaUPC" w:hAnsi="CordiaUPC" w:cs="CordiaUPC"/>
          <w:color w:val="000000"/>
          <w:sz w:val="26"/>
          <w:szCs w:val="26"/>
          <w:lang w:val="en-US" w:bidi="th-TH"/>
        </w:rPr>
      </w:pPr>
      <w:r w:rsidRPr="0098678D">
        <w:rPr>
          <w:rFonts w:ascii="CordiaUPC" w:hAnsi="CordiaUPC" w:cs="CordiaUPC" w:hint="cs"/>
          <w:color w:val="000000"/>
          <w:sz w:val="26"/>
          <w:szCs w:val="26"/>
        </w:rPr>
        <w:t>Based on business model and the contractual term of cash flows assessment</w:t>
      </w:r>
      <w:r w:rsidRPr="0098678D">
        <w:rPr>
          <w:rFonts w:ascii="CordiaUPC" w:hAnsi="CordiaUPC" w:cs="CordiaUPC" w:hint="cs"/>
          <w:color w:val="000000"/>
          <w:sz w:val="26"/>
          <w:szCs w:val="26"/>
          <w:lang w:val="en-US" w:bidi="th-TH"/>
        </w:rPr>
        <w:t>,</w:t>
      </w:r>
      <w:r w:rsidRPr="0098678D">
        <w:rPr>
          <w:rFonts w:ascii="CordiaUPC" w:hAnsi="CordiaUPC" w:cs="CordiaUPC" w:hint="cs"/>
          <w:color w:val="000000"/>
          <w:sz w:val="26"/>
          <w:szCs w:val="26"/>
          <w:cs/>
          <w:lang w:val="en-US" w:bidi="th-TH"/>
        </w:rPr>
        <w:t xml:space="preserve"> </w:t>
      </w:r>
      <w:r w:rsidRPr="0098678D">
        <w:rPr>
          <w:rFonts w:ascii="CordiaUPC" w:hAnsi="CordiaUPC" w:cs="CordiaUPC" w:hint="cs"/>
          <w:color w:val="000000"/>
          <w:sz w:val="26"/>
          <w:szCs w:val="26"/>
          <w:lang w:val="en-US" w:bidi="th-TH"/>
        </w:rPr>
        <w:t>there are three categories into which the Bank and subsidiaries classify and measure debt instruments:</w:t>
      </w:r>
    </w:p>
    <w:p w14:paraId="62A4379F"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50F6AED2"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Amortised cost</w:t>
      </w:r>
    </w:p>
    <w:p w14:paraId="229D82E3" w14:textId="77777777" w:rsidR="00B85278" w:rsidRPr="0098678D"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0FB2F4B7"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Debt instrument</w:t>
      </w:r>
      <w:r>
        <w:rPr>
          <w:rFonts w:ascii="CordiaUPC" w:hAnsi="CordiaUPC" w:cs="CordiaUPC"/>
          <w:color w:val="000000"/>
          <w:sz w:val="26"/>
          <w:szCs w:val="26"/>
        </w:rPr>
        <w:t>s</w:t>
      </w:r>
      <w:r w:rsidRPr="005E715B">
        <w:rPr>
          <w:rFonts w:ascii="CordiaUPC" w:hAnsi="CordiaUPC" w:cs="CordiaUPC" w:hint="cs"/>
          <w:color w:val="000000"/>
          <w:sz w:val="26"/>
          <w:szCs w:val="26"/>
        </w:rPr>
        <w:t xml:space="preserve"> </w:t>
      </w:r>
      <w:r>
        <w:rPr>
          <w:rFonts w:ascii="CordiaUPC" w:hAnsi="CordiaUPC" w:cs="CordiaUPC"/>
          <w:color w:val="000000"/>
          <w:sz w:val="26"/>
          <w:szCs w:val="26"/>
        </w:rPr>
        <w:t>are</w:t>
      </w:r>
      <w:r w:rsidRPr="005E715B">
        <w:rPr>
          <w:rFonts w:ascii="CordiaUPC" w:hAnsi="CordiaUPC" w:cs="CordiaUPC" w:hint="cs"/>
          <w:color w:val="000000"/>
          <w:sz w:val="26"/>
          <w:szCs w:val="26"/>
        </w:rPr>
        <w:t xml:space="preserve"> measured at amortised cost if it meets both of the following conditions and is not designated as at FVTPL: </w:t>
      </w:r>
    </w:p>
    <w:p w14:paraId="5F62D770"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asset is held within a business model whose objective is to hold assets to collect contractual cash flows; and </w:t>
      </w:r>
    </w:p>
    <w:p w14:paraId="6DEFBE0C" w14:textId="77777777" w:rsidR="00B85278" w:rsidRPr="0029033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contractual terms of the financial asset give rise on specified dates to cash flows that are SPPI. </w:t>
      </w:r>
    </w:p>
    <w:p w14:paraId="215AD4D0"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lastRenderedPageBreak/>
        <w:t>Debt instrument</w:t>
      </w:r>
      <w:r>
        <w:rPr>
          <w:rFonts w:ascii="CordiaUPC" w:hAnsi="CordiaUPC" w:cs="CordiaUPC"/>
          <w:color w:val="000000"/>
          <w:sz w:val="26"/>
          <w:szCs w:val="26"/>
        </w:rPr>
        <w:t>s</w:t>
      </w:r>
      <w:r w:rsidRPr="005E715B">
        <w:rPr>
          <w:rFonts w:ascii="CordiaUPC" w:hAnsi="CordiaUPC" w:cs="CordiaUPC" w:hint="cs"/>
          <w:color w:val="000000"/>
          <w:sz w:val="26"/>
          <w:szCs w:val="26"/>
        </w:rPr>
        <w:t xml:space="preserve"> measured at amortised cost is initially measured at fair value plus incremental direct transaction costs, and subsequently at their amortised cost using the effective interest method</w:t>
      </w:r>
      <w:r w:rsidRPr="005E715B">
        <w:rPr>
          <w:rFonts w:ascii="CordiaUPC" w:hAnsi="CordiaUPC" w:cs="CordiaUPC"/>
          <w:color w:val="000000"/>
          <w:sz w:val="26"/>
          <w:szCs w:val="26"/>
        </w:rPr>
        <w:t xml:space="preserve"> adjusted by impairment losses. Interest income, foreign exchange gains and losses and impairment are recognised in profit or loss. Any gain or loss on derecognition is recognised in profit or loss.</w:t>
      </w:r>
    </w:p>
    <w:p w14:paraId="34A2EC2E"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694B7886"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Fair value through Other Comprehensive income (FVOCI)</w:t>
      </w:r>
    </w:p>
    <w:p w14:paraId="0F5BA864" w14:textId="77777777" w:rsidR="00B85278" w:rsidRPr="0098678D" w:rsidRDefault="00B85278" w:rsidP="00B85278">
      <w:pPr>
        <w:tabs>
          <w:tab w:val="left" w:pos="720"/>
        </w:tabs>
        <w:spacing w:line="240" w:lineRule="exact"/>
        <w:ind w:left="1800"/>
        <w:jc w:val="thaiDistribute"/>
        <w:rPr>
          <w:rFonts w:ascii="CordiaUPC" w:hAnsi="CordiaUPC" w:cs="CordiaUPC"/>
          <w:i/>
          <w:iCs/>
          <w:sz w:val="26"/>
          <w:szCs w:val="26"/>
        </w:rPr>
      </w:pPr>
    </w:p>
    <w:p w14:paraId="4A57B388" w14:textId="77777777" w:rsidR="00B85278" w:rsidRPr="005E715B" w:rsidRDefault="00B85278" w:rsidP="00B85278">
      <w:pPr>
        <w:tabs>
          <w:tab w:val="left" w:pos="720"/>
        </w:tabs>
        <w:autoSpaceDE w:val="0"/>
        <w:autoSpaceDN w:val="0"/>
        <w:adjustRightInd w:val="0"/>
        <w:spacing w:line="240" w:lineRule="exact"/>
        <w:ind w:left="1800"/>
        <w:jc w:val="thaiDistribute"/>
        <w:rPr>
          <w:rFonts w:ascii="CordiaUPC" w:hAnsi="CordiaUPC" w:cs="CordiaUPC"/>
          <w:color w:val="000000"/>
          <w:sz w:val="26"/>
          <w:szCs w:val="26"/>
          <w:cs/>
        </w:rPr>
      </w:pPr>
      <w:r w:rsidRPr="005E715B">
        <w:rPr>
          <w:rFonts w:ascii="CordiaUPC" w:hAnsi="CordiaUPC" w:cs="CordiaUPC" w:hint="cs"/>
          <w:color w:val="000000"/>
          <w:sz w:val="26"/>
          <w:szCs w:val="26"/>
        </w:rPr>
        <w:t>Debt instrument</w:t>
      </w:r>
      <w:r>
        <w:rPr>
          <w:rFonts w:ascii="CordiaUPC" w:hAnsi="CordiaUPC" w:cs="CordiaUPC"/>
          <w:color w:val="000000"/>
          <w:sz w:val="26"/>
          <w:szCs w:val="26"/>
        </w:rPr>
        <w:t>s</w:t>
      </w:r>
      <w:r w:rsidRPr="005E715B">
        <w:rPr>
          <w:rFonts w:ascii="CordiaUPC" w:hAnsi="CordiaUPC" w:cs="CordiaUPC" w:hint="cs"/>
          <w:color w:val="000000"/>
          <w:sz w:val="26"/>
          <w:szCs w:val="26"/>
        </w:rPr>
        <w:t xml:space="preserve"> </w:t>
      </w:r>
      <w:r>
        <w:rPr>
          <w:rFonts w:ascii="CordiaUPC" w:hAnsi="CordiaUPC" w:cs="CordiaUPC"/>
          <w:color w:val="000000"/>
          <w:sz w:val="26"/>
          <w:szCs w:val="26"/>
        </w:rPr>
        <w:t>are</w:t>
      </w:r>
      <w:r w:rsidRPr="005E715B">
        <w:rPr>
          <w:rFonts w:ascii="CordiaUPC" w:hAnsi="CordiaUPC" w:cs="CordiaUPC" w:hint="cs"/>
          <w:color w:val="000000"/>
          <w:sz w:val="26"/>
          <w:szCs w:val="26"/>
        </w:rPr>
        <w:t xml:space="preserve"> measured at FVOCI only if it meets both of the following conditions and is not designated as at FVTPL: </w:t>
      </w:r>
    </w:p>
    <w:p w14:paraId="218F52E2"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asset is held within a business model whose objective is achieved by both collecting contractual cash flows and selling financial assets; and </w:t>
      </w:r>
    </w:p>
    <w:p w14:paraId="126B5FDA" w14:textId="77777777" w:rsidR="00B85278"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contractual terms of the financial asset give rise on specified dates to cash flows that are SPPI. </w:t>
      </w:r>
    </w:p>
    <w:p w14:paraId="3C48E711"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53D54BD8"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debt instruments measured at FVOCI, 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w:t>
      </w:r>
    </w:p>
    <w:p w14:paraId="38CB810D"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7222928E"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Fair value through Profit or loss (FVTPL)</w:t>
      </w:r>
    </w:p>
    <w:p w14:paraId="335D52B0"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E3A0294"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Unless debt instruments are classified as measured at amortised cost or FVOCI, debt instruments are classified as measured at FVTPL.</w:t>
      </w:r>
    </w:p>
    <w:p w14:paraId="3281BD09"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363DD0DF"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7C82C33D"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3F88FF42"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debt instruments</w:t>
      </w:r>
      <w:r>
        <w:rPr>
          <w:rFonts w:ascii="CordiaUPC" w:hAnsi="CordiaUPC" w:cs="CordiaUPC"/>
          <w:color w:val="000000"/>
          <w:sz w:val="26"/>
          <w:szCs w:val="26"/>
        </w:rPr>
        <w:t xml:space="preserve"> </w:t>
      </w:r>
      <w:r w:rsidRPr="005E715B">
        <w:rPr>
          <w:rFonts w:ascii="CordiaUPC" w:hAnsi="CordiaUPC" w:cs="CordiaUPC"/>
          <w:color w:val="000000"/>
          <w:sz w:val="26"/>
          <w:szCs w:val="26"/>
        </w:rPr>
        <w:t>measured at FVTPL, these assets are subsequently measured at fair value. Net gains and losses, including any interest are recognised in profit or loss.</w:t>
      </w:r>
    </w:p>
    <w:p w14:paraId="05B569D0"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BA8F415"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Financial assets - Equity instruments</w:t>
      </w:r>
    </w:p>
    <w:p w14:paraId="3BA880DA"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A640004" w14:textId="77777777" w:rsidR="00B85278"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All equity instruments included equity investment measured at fair value.</w:t>
      </w:r>
    </w:p>
    <w:p w14:paraId="7961649A"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85D6F45" w14:textId="33942AAB" w:rsidR="00B85278"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On initial recognition of an equity investment that is not held for trading, the Bank and subsidiaries may irrevocably elect to present subsequent changes in fair value in OCI. This election is made on an investment-by-investment basis. </w:t>
      </w:r>
    </w:p>
    <w:p w14:paraId="5635A422" w14:textId="77777777" w:rsidR="00883E14" w:rsidRPr="005E715B" w:rsidRDefault="00883E14"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3825F58"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Unless equity investments are elected to present subsequent changes in fair value in OCI, equity instruments are classified as measured at FVTPL.</w:t>
      </w:r>
    </w:p>
    <w:p w14:paraId="5B906C10"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E8E8B63"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equity instruments measured at FVTPL, these assets are subsequently measured at fair value. Net gains and losses, including any dividend income are recognised in profit or loss.</w:t>
      </w:r>
    </w:p>
    <w:p w14:paraId="4D862C2E"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F59CB09"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equity instruments measured at FVOCI, 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p w14:paraId="22CEE872"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ab/>
      </w:r>
      <w:r w:rsidRPr="005E715B">
        <w:rPr>
          <w:rFonts w:ascii="CordiaUPC" w:hAnsi="CordiaUPC" w:cs="CordiaUPC"/>
          <w:color w:val="000000"/>
          <w:sz w:val="26"/>
          <w:szCs w:val="26"/>
        </w:rPr>
        <w:tab/>
      </w:r>
      <w:r w:rsidRPr="005E715B">
        <w:rPr>
          <w:rFonts w:ascii="CordiaUPC" w:hAnsi="CordiaUPC" w:cs="CordiaUPC"/>
          <w:color w:val="000000"/>
          <w:sz w:val="26"/>
          <w:szCs w:val="26"/>
        </w:rPr>
        <w:tab/>
      </w:r>
    </w:p>
    <w:p w14:paraId="76B81E86"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r w:rsidRPr="005E715B">
        <w:rPr>
          <w:rFonts w:ascii="CordiaUPC" w:hAnsi="CordiaUPC" w:cs="CordiaUPC" w:hint="cs"/>
          <w:i/>
          <w:iCs/>
          <w:color w:val="000000"/>
          <w:sz w:val="26"/>
          <w:szCs w:val="26"/>
        </w:rPr>
        <w:t xml:space="preserve">Reclassifications </w:t>
      </w:r>
    </w:p>
    <w:p w14:paraId="1077F4F7" w14:textId="77777777" w:rsidR="00B85278" w:rsidRPr="0098678D"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i/>
          <w:iCs/>
          <w:color w:val="000000"/>
          <w:sz w:val="26"/>
          <w:szCs w:val="26"/>
        </w:rPr>
      </w:pPr>
    </w:p>
    <w:p w14:paraId="64FD6BFD"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Financial assets are not reclassified </w:t>
      </w:r>
      <w:proofErr w:type="gramStart"/>
      <w:r w:rsidRPr="005E715B">
        <w:rPr>
          <w:rFonts w:ascii="CordiaUPC" w:hAnsi="CordiaUPC" w:cs="CordiaUPC" w:hint="cs"/>
          <w:color w:val="000000"/>
          <w:sz w:val="26"/>
          <w:szCs w:val="26"/>
        </w:rPr>
        <w:t>subsequent to</w:t>
      </w:r>
      <w:proofErr w:type="gramEnd"/>
      <w:r w:rsidRPr="005E715B">
        <w:rPr>
          <w:rFonts w:ascii="CordiaUPC" w:hAnsi="CordiaUPC" w:cs="CordiaUPC" w:hint="cs"/>
          <w:color w:val="000000"/>
          <w:sz w:val="26"/>
          <w:szCs w:val="26"/>
        </w:rPr>
        <w:t xml:space="preserve"> their initial recognition, except in the period after the Bank and its subsidiaries change its business model for managing financial assets. </w:t>
      </w:r>
    </w:p>
    <w:p w14:paraId="6924B4F4"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403EF1FF" w14:textId="77777777" w:rsidR="00B85278" w:rsidRPr="0098678D" w:rsidRDefault="00B85278" w:rsidP="00B85278">
      <w:pPr>
        <w:tabs>
          <w:tab w:val="left" w:pos="1080"/>
          <w:tab w:val="left" w:pos="1800"/>
          <w:tab w:val="left" w:pos="2340"/>
        </w:tabs>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 xml:space="preserve">Classification of financial liabilities </w:t>
      </w:r>
    </w:p>
    <w:p w14:paraId="49D6990E" w14:textId="77777777" w:rsidR="00B85278" w:rsidRDefault="00B85278" w:rsidP="00B85278">
      <w:pPr>
        <w:autoSpaceDE w:val="0"/>
        <w:autoSpaceDN w:val="0"/>
        <w:adjustRightInd w:val="0"/>
        <w:spacing w:line="240" w:lineRule="exact"/>
        <w:ind w:left="1800"/>
        <w:jc w:val="thaiDistribute"/>
        <w:rPr>
          <w:rFonts w:ascii="CordiaUPC" w:hAnsi="CordiaUPC" w:cs="CordiaUPC"/>
          <w:sz w:val="26"/>
          <w:szCs w:val="26"/>
        </w:rPr>
      </w:pPr>
    </w:p>
    <w:p w14:paraId="48BA8A9F"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On initial recognition, financial instrument is classified as financial liability in accordance with the substance of the contractual arrangement.</w:t>
      </w:r>
    </w:p>
    <w:p w14:paraId="3764DC1D"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335D2305"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lastRenderedPageBreak/>
        <w:t xml:space="preserve">The Bank and its subsidiaries classify its financial liabilities, other than financial guarantees and loan commitments, as measured at amortised cost or FVTPL. </w:t>
      </w:r>
    </w:p>
    <w:p w14:paraId="17155288" w14:textId="77777777" w:rsidR="00B85278" w:rsidRPr="0098678D"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80BEB79" w14:textId="77777777" w:rsidR="00B85278" w:rsidRPr="0098678D"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The Bank and its subsidiaries have designated certain financial liabilities as at FVTPL in either of the following circumstances: </w:t>
      </w:r>
    </w:p>
    <w:p w14:paraId="6C55400B"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liabilities are managed, </w:t>
      </w:r>
      <w:proofErr w:type="gramStart"/>
      <w:r w:rsidRPr="0098678D">
        <w:rPr>
          <w:rFonts w:ascii="CordiaUPC" w:hAnsi="CordiaUPC" w:cs="CordiaUPC" w:hint="cs"/>
          <w:sz w:val="26"/>
          <w:szCs w:val="26"/>
        </w:rPr>
        <w:t>evaluated</w:t>
      </w:r>
      <w:proofErr w:type="gramEnd"/>
      <w:r w:rsidRPr="0098678D">
        <w:rPr>
          <w:rFonts w:ascii="CordiaUPC" w:hAnsi="CordiaUPC" w:cs="CordiaUPC" w:hint="cs"/>
          <w:sz w:val="26"/>
          <w:szCs w:val="26"/>
        </w:rPr>
        <w:t xml:space="preserve"> and reported internally on a fair value basis; or </w:t>
      </w:r>
    </w:p>
    <w:p w14:paraId="1D86E3F4"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designation eliminates or significantly reduces an accounting mismatch that would otherwise arise. </w:t>
      </w:r>
    </w:p>
    <w:p w14:paraId="5AE3C827" w14:textId="77777777" w:rsidR="00B85278"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6F826911"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Financial liabilities designated at FVTPL are subsequently measured at fair value and net gains and losses, including any interest expense, are recognised in profit or loss.</w:t>
      </w:r>
    </w:p>
    <w:p w14:paraId="79059667"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6667D68A" w14:textId="77777777" w:rsidR="00B85278"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color w:val="000000"/>
          <w:sz w:val="26"/>
          <w:szCs w:val="26"/>
        </w:rPr>
        <w:t>For financial liabilities measured at amortised cost, these liabilities are subsequently measured at amortised cost using the effective interest method. Interest expense and foreign exchange gains and losses are recognised in profit or loss. Any gain or loss on derecognition is also recognised in profit or loss.</w:t>
      </w:r>
    </w:p>
    <w:p w14:paraId="389E6657" w14:textId="77777777" w:rsidR="00B85278" w:rsidRPr="0098678D" w:rsidRDefault="00B85278" w:rsidP="00B85278">
      <w:pPr>
        <w:tabs>
          <w:tab w:val="left" w:pos="810"/>
          <w:tab w:val="left" w:pos="1260"/>
        </w:tabs>
        <w:suppressAutoHyphens/>
        <w:spacing w:line="240" w:lineRule="exact"/>
        <w:ind w:left="1800"/>
        <w:jc w:val="thaiDistribute"/>
        <w:rPr>
          <w:rFonts w:ascii="CordiaUPC" w:hAnsi="CordiaUPC" w:cs="CordiaUPC"/>
          <w:color w:val="000000"/>
          <w:sz w:val="26"/>
          <w:szCs w:val="26"/>
        </w:rPr>
      </w:pPr>
    </w:p>
    <w:p w14:paraId="2FC8FB43" w14:textId="77777777" w:rsidR="00B85278" w:rsidRPr="0098678D" w:rsidRDefault="00B85278" w:rsidP="00B85278">
      <w:pPr>
        <w:spacing w:line="240" w:lineRule="exact"/>
        <w:ind w:left="1800" w:hanging="720"/>
        <w:contextualSpacing/>
        <w:jc w:val="thaiDistribute"/>
        <w:rPr>
          <w:rFonts w:ascii="CordiaUPC" w:hAnsi="CordiaUPC" w:cs="CordiaUPC"/>
          <w:i/>
          <w:iCs/>
          <w:sz w:val="26"/>
          <w:szCs w:val="26"/>
        </w:rPr>
      </w:pPr>
      <w:r>
        <w:rPr>
          <w:rFonts w:ascii="CordiaUPC" w:hAnsi="CordiaUPC" w:cs="CordiaUPC"/>
          <w:i/>
          <w:iCs/>
          <w:sz w:val="26"/>
          <w:szCs w:val="26"/>
        </w:rPr>
        <w:t>3</w:t>
      </w:r>
      <w:r w:rsidRPr="0098678D">
        <w:rPr>
          <w:rFonts w:ascii="CordiaUPC" w:hAnsi="CordiaUPC" w:cs="CordiaUPC" w:hint="cs"/>
          <w:i/>
          <w:iCs/>
          <w:sz w:val="26"/>
          <w:szCs w:val="26"/>
        </w:rPr>
        <w:t>.4.4</w:t>
      </w:r>
      <w:r w:rsidRPr="0098678D">
        <w:rPr>
          <w:rFonts w:ascii="CordiaUPC" w:hAnsi="CordiaUPC" w:cs="CordiaUPC" w:hint="cs"/>
          <w:i/>
          <w:iCs/>
          <w:sz w:val="26"/>
          <w:szCs w:val="26"/>
        </w:rPr>
        <w:tab/>
        <w:t>Interest recognition</w:t>
      </w:r>
    </w:p>
    <w:p w14:paraId="4C5C0325" w14:textId="77777777" w:rsidR="00B85278" w:rsidRPr="0098678D" w:rsidRDefault="00B85278" w:rsidP="00B85278">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p>
    <w:p w14:paraId="00F17910" w14:textId="77777777" w:rsidR="00B85278" w:rsidRPr="0098678D" w:rsidRDefault="00B85278" w:rsidP="00B85278">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r w:rsidRPr="0098678D">
        <w:rPr>
          <w:rFonts w:ascii="CordiaUPC" w:hAnsi="CordiaUPC" w:cs="CordiaUPC" w:hint="cs"/>
          <w:i/>
          <w:iCs/>
          <w:sz w:val="26"/>
          <w:szCs w:val="26"/>
        </w:rPr>
        <w:t>Effective interest rate</w:t>
      </w:r>
    </w:p>
    <w:p w14:paraId="4ABE0D64"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 </w:t>
      </w:r>
    </w:p>
    <w:p w14:paraId="7814801B"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45837BC0"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602F5CF9"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140EAFB3"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12772771" w14:textId="77777777" w:rsidR="00B85278"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0030E37C"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6E93BFD2"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The gross carrying amount of a financial asset is the amortised cost of a financial asset before adjusting for any expected credit loss allowance.</w:t>
      </w:r>
    </w:p>
    <w:p w14:paraId="3532C8D6"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784F9108" w14:textId="77777777" w:rsidR="00B85278" w:rsidRPr="0098678D" w:rsidRDefault="00B85278" w:rsidP="00B85278">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i/>
          <w:iCs/>
          <w:sz w:val="26"/>
          <w:szCs w:val="26"/>
        </w:rPr>
      </w:pPr>
      <w:r w:rsidRPr="0098678D">
        <w:rPr>
          <w:rFonts w:ascii="CordiaUPC" w:hAnsi="CordiaUPC" w:cs="CordiaUPC" w:hint="cs"/>
          <w:i/>
          <w:iCs/>
          <w:sz w:val="26"/>
          <w:szCs w:val="26"/>
        </w:rPr>
        <w:t xml:space="preserve">Calculation of interest income and expense </w:t>
      </w:r>
    </w:p>
    <w:p w14:paraId="1F7BD133" w14:textId="77777777" w:rsidR="00B85278" w:rsidRPr="0098678D" w:rsidRDefault="00B85278" w:rsidP="00B85278">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sz w:val="26"/>
          <w:szCs w:val="26"/>
        </w:rPr>
      </w:pPr>
    </w:p>
    <w:p w14:paraId="501BA539" w14:textId="610802A6" w:rsidR="009B17F4" w:rsidRPr="009B17F4" w:rsidRDefault="00B85278" w:rsidP="00C6130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w:t>
      </w:r>
      <w:r w:rsidR="00C6130E">
        <w:rPr>
          <w:rFonts w:ascii="CordiaUPC" w:hAnsi="CordiaUPC" w:cs="CordiaUPC"/>
          <w:color w:val="000000"/>
          <w:sz w:val="26"/>
          <w:szCs w:val="26"/>
        </w:rPr>
        <w:t xml:space="preserve"> </w:t>
      </w:r>
      <w:r w:rsidR="009B17F4">
        <w:rPr>
          <w:rFonts w:ascii="CordiaUPC" w:hAnsi="CordiaUPC" w:cs="CordiaUPC"/>
          <w:color w:val="000000"/>
          <w:sz w:val="26"/>
          <w:szCs w:val="26"/>
        </w:rPr>
        <w:t xml:space="preserve">The effective interest rate is revised </w:t>
      </w:r>
      <w:proofErr w:type="gramStart"/>
      <w:r w:rsidR="009B17F4">
        <w:rPr>
          <w:rFonts w:ascii="CordiaUPC" w:hAnsi="CordiaUPC" w:cs="CordiaUPC"/>
          <w:color w:val="000000"/>
          <w:sz w:val="26"/>
          <w:szCs w:val="26"/>
        </w:rPr>
        <w:t>as a result of</w:t>
      </w:r>
      <w:proofErr w:type="gramEnd"/>
      <w:r w:rsidR="009B17F4">
        <w:rPr>
          <w:rFonts w:ascii="CordiaUPC" w:hAnsi="CordiaUPC" w:cs="CordiaUPC"/>
          <w:color w:val="000000"/>
          <w:sz w:val="26"/>
          <w:szCs w:val="26"/>
        </w:rPr>
        <w:t xml:space="preserve"> periodic re-estimation of cash flows of floating rate instruments to reflect movements in market rates of interest. The effective interest rate is also revised for fair value hedge adjustments at the date amortisation of the hedge adjustment begins.</w:t>
      </w:r>
    </w:p>
    <w:p w14:paraId="0AB3DE9F"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317023F3" w14:textId="135E1DA6" w:rsidR="00B85278"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5E715B">
        <w:rPr>
          <w:rFonts w:ascii="CordiaUPC" w:hAnsi="CordiaUPC" w:cs="CordiaUPC" w:hint="cs"/>
          <w:color w:val="000000"/>
          <w:sz w:val="26"/>
          <w:szCs w:val="26"/>
        </w:rPr>
        <w:t xml:space="preserve">However, for financial assets that have become credit-impaired </w:t>
      </w:r>
      <w:proofErr w:type="gramStart"/>
      <w:r w:rsidRPr="005E715B">
        <w:rPr>
          <w:rFonts w:ascii="CordiaUPC" w:hAnsi="CordiaUPC" w:cs="CordiaUPC" w:hint="cs"/>
          <w:color w:val="000000"/>
          <w:sz w:val="26"/>
          <w:szCs w:val="26"/>
        </w:rPr>
        <w:t>subsequent to</w:t>
      </w:r>
      <w:proofErr w:type="gramEnd"/>
      <w:r w:rsidRPr="005E715B">
        <w:rPr>
          <w:rFonts w:ascii="CordiaUPC" w:hAnsi="CordiaUPC" w:cs="CordiaUPC" w:hint="cs"/>
          <w:color w:val="000000"/>
          <w:sz w:val="26"/>
          <w:szCs w:val="26"/>
        </w:rPr>
        <w:t xml:space="preserve"> initial recognition, interest income is calculated by applying the effective interest rate to the amortised cost of the financial asset. If the asset is no longer credit-impaired, then the calculation of interest income reverts to the gross basis.</w:t>
      </w:r>
    </w:p>
    <w:p w14:paraId="1CA435A9" w14:textId="62AB4B64" w:rsidR="009B17F4" w:rsidRDefault="009B17F4"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6078219B" w14:textId="2D0689E5" w:rsidR="009B17F4" w:rsidRPr="005E715B" w:rsidRDefault="009B17F4"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r w:rsidRPr="009B17F4">
        <w:rPr>
          <w:rFonts w:ascii="CordiaUPC" w:hAnsi="CordiaUPC" w:cs="CordiaUPC"/>
          <w:color w:val="000000"/>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361FDEDF" w14:textId="6EE4EE28" w:rsidR="00B85278" w:rsidRDefault="00B85278" w:rsidP="00B85278">
      <w:pPr>
        <w:tabs>
          <w:tab w:val="left" w:pos="1080"/>
        </w:tabs>
        <w:spacing w:line="240" w:lineRule="exact"/>
        <w:ind w:left="1800"/>
        <w:jc w:val="thaiDistribute"/>
        <w:rPr>
          <w:rFonts w:ascii="CordiaUPC" w:hAnsi="CordiaUPC" w:cs="CordiaUPC"/>
          <w:i/>
          <w:iCs/>
          <w:color w:val="000000"/>
          <w:sz w:val="26"/>
          <w:szCs w:val="26"/>
        </w:rPr>
      </w:pPr>
    </w:p>
    <w:p w14:paraId="5F9157CF" w14:textId="0B5A872E" w:rsidR="009B17F4" w:rsidRDefault="009B17F4" w:rsidP="00B85278">
      <w:pPr>
        <w:tabs>
          <w:tab w:val="left" w:pos="1080"/>
        </w:tabs>
        <w:spacing w:line="240" w:lineRule="exact"/>
        <w:ind w:left="1800"/>
        <w:jc w:val="thaiDistribute"/>
        <w:rPr>
          <w:rFonts w:ascii="CordiaUPC" w:hAnsi="CordiaUPC" w:cs="CordiaUPC"/>
          <w:i/>
          <w:iCs/>
          <w:color w:val="000000"/>
          <w:sz w:val="26"/>
          <w:szCs w:val="26"/>
        </w:rPr>
      </w:pPr>
    </w:p>
    <w:p w14:paraId="2B00A044" w14:textId="77777777" w:rsidR="00C6130E" w:rsidRDefault="00C6130E" w:rsidP="00B85278">
      <w:pPr>
        <w:tabs>
          <w:tab w:val="left" w:pos="1080"/>
        </w:tabs>
        <w:spacing w:line="240" w:lineRule="exact"/>
        <w:ind w:left="1800"/>
        <w:jc w:val="thaiDistribute"/>
        <w:rPr>
          <w:rFonts w:ascii="CordiaUPC" w:hAnsi="CordiaUPC" w:cs="CordiaUPC"/>
          <w:i/>
          <w:iCs/>
          <w:color w:val="000000"/>
          <w:sz w:val="26"/>
          <w:szCs w:val="26"/>
        </w:rPr>
      </w:pPr>
    </w:p>
    <w:p w14:paraId="4053368F" w14:textId="77777777" w:rsidR="009B17F4" w:rsidRPr="0098678D" w:rsidRDefault="009B17F4" w:rsidP="00B85278">
      <w:pPr>
        <w:tabs>
          <w:tab w:val="left" w:pos="1080"/>
        </w:tabs>
        <w:spacing w:line="240" w:lineRule="exact"/>
        <w:ind w:left="1800"/>
        <w:jc w:val="thaiDistribute"/>
        <w:rPr>
          <w:rFonts w:ascii="CordiaUPC" w:hAnsi="CordiaUPC" w:cs="CordiaUPC"/>
          <w:i/>
          <w:iCs/>
          <w:color w:val="000000"/>
          <w:sz w:val="26"/>
          <w:szCs w:val="26"/>
        </w:rPr>
      </w:pPr>
    </w:p>
    <w:p w14:paraId="7FB5D053" w14:textId="77777777" w:rsidR="00B85278" w:rsidRPr="008B6442" w:rsidRDefault="00B85278" w:rsidP="00B85278">
      <w:pPr>
        <w:spacing w:line="240" w:lineRule="exact"/>
        <w:ind w:left="1800" w:hanging="720"/>
        <w:contextualSpacing/>
        <w:jc w:val="thaiDistribute"/>
        <w:rPr>
          <w:rFonts w:ascii="CordiaUPC" w:hAnsi="CordiaUPC" w:cs="CordiaUPC"/>
          <w:i/>
          <w:iCs/>
          <w:sz w:val="26"/>
          <w:szCs w:val="26"/>
        </w:rPr>
      </w:pPr>
      <w:r>
        <w:rPr>
          <w:rFonts w:ascii="CordiaUPC" w:hAnsi="CordiaUPC" w:cs="CordiaUPC"/>
          <w:i/>
          <w:iCs/>
          <w:sz w:val="26"/>
          <w:szCs w:val="26"/>
        </w:rPr>
        <w:lastRenderedPageBreak/>
        <w:t>3</w:t>
      </w:r>
      <w:r w:rsidRPr="0098678D">
        <w:rPr>
          <w:rFonts w:ascii="CordiaUPC" w:hAnsi="CordiaUPC" w:cs="CordiaUPC" w:hint="cs"/>
          <w:i/>
          <w:iCs/>
          <w:sz w:val="26"/>
          <w:szCs w:val="26"/>
        </w:rPr>
        <w:t>.4.</w:t>
      </w:r>
      <w:r>
        <w:rPr>
          <w:rFonts w:ascii="CordiaUPC" w:hAnsi="CordiaUPC" w:cs="CordiaUPC"/>
          <w:i/>
          <w:iCs/>
          <w:sz w:val="26"/>
          <w:szCs w:val="26"/>
        </w:rPr>
        <w:t>5</w:t>
      </w:r>
      <w:r w:rsidRPr="0098678D">
        <w:rPr>
          <w:rFonts w:ascii="CordiaUPC" w:hAnsi="CordiaUPC" w:cs="CordiaUPC" w:hint="cs"/>
          <w:i/>
          <w:iCs/>
          <w:sz w:val="26"/>
          <w:szCs w:val="26"/>
        </w:rPr>
        <w:tab/>
      </w:r>
      <w:r w:rsidRPr="008B6442">
        <w:rPr>
          <w:rFonts w:ascii="CordiaUPC" w:hAnsi="CordiaUPC" w:cs="CordiaUPC" w:hint="cs"/>
          <w:i/>
          <w:iCs/>
          <w:sz w:val="26"/>
          <w:szCs w:val="26"/>
        </w:rPr>
        <w:t xml:space="preserve">Modifications of financial assets and financial liabilities </w:t>
      </w:r>
    </w:p>
    <w:p w14:paraId="7D05ECA5" w14:textId="77777777" w:rsidR="00B85278" w:rsidRPr="0098678D" w:rsidRDefault="00B85278" w:rsidP="00B85278">
      <w:pPr>
        <w:tabs>
          <w:tab w:val="left" w:pos="1080"/>
        </w:tabs>
        <w:spacing w:line="240" w:lineRule="exact"/>
        <w:ind w:left="540"/>
        <w:jc w:val="thaiDistribute"/>
        <w:rPr>
          <w:rFonts w:ascii="CordiaUPC" w:hAnsi="CordiaUPC" w:cs="CordiaUPC"/>
          <w:i/>
          <w:iCs/>
          <w:color w:val="000000"/>
          <w:sz w:val="26"/>
          <w:szCs w:val="26"/>
        </w:rPr>
      </w:pPr>
    </w:p>
    <w:p w14:paraId="675476BE"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b/>
          <w:bCs/>
          <w:color w:val="000000"/>
          <w:sz w:val="26"/>
          <w:szCs w:val="26"/>
        </w:rPr>
      </w:pPr>
      <w:r w:rsidRPr="0098678D">
        <w:rPr>
          <w:rFonts w:ascii="CordiaUPC" w:hAnsi="CordiaUPC" w:cs="CordiaUPC" w:hint="cs"/>
          <w:i/>
          <w:iCs/>
          <w:color w:val="000000"/>
          <w:sz w:val="26"/>
          <w:szCs w:val="26"/>
        </w:rPr>
        <w:t xml:space="preserve">Modifications of financial assets </w:t>
      </w:r>
    </w:p>
    <w:p w14:paraId="2E5C3A28" w14:textId="77777777" w:rsidR="00B85278" w:rsidRPr="0098678D"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32FCFEC" w14:textId="77777777" w:rsidR="00B85278" w:rsidRPr="005E715B"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7C485DD5" w14:textId="77777777" w:rsidR="00B85278" w:rsidRPr="005E715B"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7F44B10E" w14:textId="4E00FD7D" w:rsidR="00B85278"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cash flows are substantially different, then the contractual rights to cash flows from the original financial asset are deemed to have expired. In this case, the original financial asset is </w:t>
      </w:r>
      <w:proofErr w:type="spellStart"/>
      <w:r w:rsidRPr="005E715B">
        <w:rPr>
          <w:rFonts w:ascii="CordiaUPC" w:eastAsia="Batang" w:hAnsi="CordiaUPC" w:cs="CordiaUPC" w:hint="cs"/>
          <w:spacing w:val="-4"/>
          <w:sz w:val="26"/>
          <w:szCs w:val="26"/>
          <w:lang w:val="en-US" w:eastAsia="ko-KR" w:bidi="th-TH"/>
        </w:rPr>
        <w:t>derecognised</w:t>
      </w:r>
      <w:proofErr w:type="spellEnd"/>
      <w:r w:rsidRPr="005E715B">
        <w:rPr>
          <w:rFonts w:ascii="CordiaUPC" w:eastAsia="Batang" w:hAnsi="CordiaUPC" w:cs="CordiaUPC" w:hint="cs"/>
          <w:spacing w:val="-4"/>
          <w:sz w:val="26"/>
          <w:szCs w:val="26"/>
          <w:lang w:val="en-US" w:eastAsia="ko-KR" w:bidi="th-TH"/>
        </w:rPr>
        <w:t xml:space="preserve"> and a new financial asset is </w:t>
      </w:r>
      <w:proofErr w:type="spellStart"/>
      <w:r w:rsidRPr="005E715B">
        <w:rPr>
          <w:rFonts w:ascii="CordiaUPC" w:eastAsia="Batang" w:hAnsi="CordiaUPC" w:cs="CordiaUPC" w:hint="cs"/>
          <w:spacing w:val="-4"/>
          <w:sz w:val="26"/>
          <w:szCs w:val="26"/>
          <w:lang w:val="en-US" w:eastAsia="ko-KR" w:bidi="th-TH"/>
        </w:rPr>
        <w:t>recognised</w:t>
      </w:r>
      <w:proofErr w:type="spellEnd"/>
      <w:r w:rsidRPr="005E715B">
        <w:rPr>
          <w:rFonts w:ascii="CordiaUPC" w:eastAsia="Batang" w:hAnsi="CordiaUPC" w:cs="CordiaUPC" w:hint="cs"/>
          <w:spacing w:val="-4"/>
          <w:sz w:val="26"/>
          <w:szCs w:val="26"/>
          <w:lang w:val="en-US" w:eastAsia="ko-KR" w:bidi="th-TH"/>
        </w:rPr>
        <w:t xml:space="preserve"> at fair value plus any eligible transaction costs. </w:t>
      </w:r>
    </w:p>
    <w:p w14:paraId="1709825D" w14:textId="77777777" w:rsidR="000B08E4" w:rsidRPr="005E715B" w:rsidRDefault="000B08E4"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09496FE2" w14:textId="77777777" w:rsidR="00B85278" w:rsidRPr="005E715B"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the modification of a financial asset measured at </w:t>
      </w:r>
      <w:proofErr w:type="spellStart"/>
      <w:r w:rsidRPr="005E715B">
        <w:rPr>
          <w:rFonts w:ascii="CordiaUPC" w:eastAsia="Batang" w:hAnsi="CordiaUPC" w:cs="CordiaUPC" w:hint="cs"/>
          <w:spacing w:val="-4"/>
          <w:sz w:val="26"/>
          <w:szCs w:val="26"/>
          <w:lang w:val="en-US" w:eastAsia="ko-KR" w:bidi="th-TH"/>
        </w:rPr>
        <w:t>amortised</w:t>
      </w:r>
      <w:proofErr w:type="spellEnd"/>
      <w:r w:rsidRPr="005E715B">
        <w:rPr>
          <w:rFonts w:ascii="CordiaUPC" w:eastAsia="Batang" w:hAnsi="CordiaUPC" w:cs="CordiaUPC" w:hint="cs"/>
          <w:spacing w:val="-4"/>
          <w:sz w:val="26"/>
          <w:szCs w:val="26"/>
          <w:lang w:val="en-US" w:eastAsia="ko-KR" w:bidi="th-TH"/>
        </w:rPr>
        <w:t xml:space="preserve"> cost or FVOCI does not result in derecognition of the financial asset, then the Bank and its subsidiaries first recalculate the gross carrying amount of the financial asset using the original effective interest rate of the asset and </w:t>
      </w:r>
      <w:proofErr w:type="spellStart"/>
      <w:r w:rsidRPr="005E715B">
        <w:rPr>
          <w:rFonts w:ascii="CordiaUPC" w:eastAsia="Batang" w:hAnsi="CordiaUPC" w:cs="CordiaUPC" w:hint="cs"/>
          <w:spacing w:val="-4"/>
          <w:sz w:val="26"/>
          <w:szCs w:val="26"/>
          <w:lang w:val="en-US" w:eastAsia="ko-KR" w:bidi="th-TH"/>
        </w:rPr>
        <w:t>recognises</w:t>
      </w:r>
      <w:proofErr w:type="spellEnd"/>
      <w:r w:rsidRPr="005E715B">
        <w:rPr>
          <w:rFonts w:ascii="CordiaUPC" w:eastAsia="Batang" w:hAnsi="CordiaUPC" w:cs="CordiaUPC" w:hint="cs"/>
          <w:spacing w:val="-4"/>
          <w:sz w:val="26"/>
          <w:szCs w:val="26"/>
          <w:lang w:val="en-US" w:eastAsia="ko-KR" w:bidi="th-TH"/>
        </w:rPr>
        <w:t xml:space="preserv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w:t>
      </w:r>
      <w:proofErr w:type="gramStart"/>
      <w:r w:rsidRPr="005E715B">
        <w:rPr>
          <w:rFonts w:ascii="CordiaUPC" w:eastAsia="Batang" w:hAnsi="CordiaUPC" w:cs="CordiaUPC" w:hint="cs"/>
          <w:spacing w:val="-4"/>
          <w:sz w:val="26"/>
          <w:szCs w:val="26"/>
          <w:lang w:val="en-US" w:eastAsia="ko-KR" w:bidi="th-TH"/>
        </w:rPr>
        <w:t>incurred</w:t>
      </w:r>
      <w:proofErr w:type="gramEnd"/>
      <w:r w:rsidRPr="005E715B">
        <w:rPr>
          <w:rFonts w:ascii="CordiaUPC" w:eastAsia="Batang" w:hAnsi="CordiaUPC" w:cs="CordiaUPC" w:hint="cs"/>
          <w:spacing w:val="-4"/>
          <w:sz w:val="26"/>
          <w:szCs w:val="26"/>
          <w:lang w:val="en-US" w:eastAsia="ko-KR" w:bidi="th-TH"/>
        </w:rPr>
        <w:t xml:space="preserve"> and fees received as part of the modification adjust the gross carrying amount of the modified financial asset and are </w:t>
      </w:r>
      <w:proofErr w:type="spellStart"/>
      <w:r w:rsidRPr="005E715B">
        <w:rPr>
          <w:rFonts w:ascii="CordiaUPC" w:eastAsia="Batang" w:hAnsi="CordiaUPC" w:cs="CordiaUPC" w:hint="cs"/>
          <w:spacing w:val="-4"/>
          <w:sz w:val="26"/>
          <w:szCs w:val="26"/>
          <w:lang w:val="en-US" w:eastAsia="ko-KR" w:bidi="th-TH"/>
        </w:rPr>
        <w:t>amortised</w:t>
      </w:r>
      <w:proofErr w:type="spellEnd"/>
      <w:r w:rsidRPr="005E715B">
        <w:rPr>
          <w:rFonts w:ascii="CordiaUPC" w:eastAsia="Batang" w:hAnsi="CordiaUPC" w:cs="CordiaUPC" w:hint="cs"/>
          <w:spacing w:val="-4"/>
          <w:sz w:val="26"/>
          <w:szCs w:val="26"/>
          <w:lang w:val="en-US" w:eastAsia="ko-KR" w:bidi="th-TH"/>
        </w:rPr>
        <w:t xml:space="preserve"> over the remaining term of the modified financial asset. </w:t>
      </w:r>
    </w:p>
    <w:p w14:paraId="6155E613" w14:textId="77777777" w:rsidR="00B85278" w:rsidRPr="005E715B"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376850DA" w14:textId="75E4FBD3" w:rsidR="00B85278" w:rsidRPr="005E715B"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proofErr w:type="spellStart"/>
      <w:r w:rsidR="009B17F4">
        <w:rPr>
          <w:rFonts w:ascii="CordiaUPC" w:eastAsia="Batang" w:hAnsi="CordiaUPC" w:cs="CordiaUPC"/>
          <w:spacing w:val="-4"/>
          <w:sz w:val="26"/>
          <w:szCs w:val="26"/>
          <w:lang w:val="en-US" w:eastAsia="ko-KR" w:bidi="th-TH"/>
        </w:rPr>
        <w:t>recogni</w:t>
      </w:r>
      <w:r w:rsidR="00C6130E">
        <w:rPr>
          <w:rFonts w:ascii="CordiaUPC" w:eastAsia="Batang" w:hAnsi="CordiaUPC" w:cs="CordiaUPC"/>
          <w:spacing w:val="-4"/>
          <w:sz w:val="26"/>
          <w:szCs w:val="26"/>
          <w:lang w:val="en-US" w:eastAsia="ko-KR" w:bidi="th-TH"/>
        </w:rPr>
        <w:t>s</w:t>
      </w:r>
      <w:r w:rsidR="009B17F4">
        <w:rPr>
          <w:rFonts w:ascii="CordiaUPC" w:eastAsia="Batang" w:hAnsi="CordiaUPC" w:cs="CordiaUPC"/>
          <w:spacing w:val="-4"/>
          <w:sz w:val="26"/>
          <w:szCs w:val="26"/>
          <w:lang w:val="en-US" w:eastAsia="ko-KR" w:bidi="th-TH"/>
        </w:rPr>
        <w:t>ed</w:t>
      </w:r>
      <w:proofErr w:type="spellEnd"/>
      <w:r w:rsidR="009B17F4">
        <w:rPr>
          <w:rFonts w:ascii="CordiaUPC" w:eastAsia="Batang" w:hAnsi="CordiaUPC" w:cs="CordiaUPC"/>
          <w:spacing w:val="-4"/>
          <w:sz w:val="26"/>
          <w:szCs w:val="26"/>
          <w:lang w:val="en-US" w:eastAsia="ko-KR" w:bidi="th-TH"/>
        </w:rPr>
        <w:t xml:space="preserve"> as a part of expected credit loss</w:t>
      </w:r>
      <w:r w:rsidRPr="005E715B">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37F28EE4" w14:textId="77777777" w:rsidR="00B85278" w:rsidRPr="0098678D" w:rsidRDefault="00B85278" w:rsidP="00B85278">
      <w:pPr>
        <w:tabs>
          <w:tab w:val="left" w:pos="1080"/>
        </w:tabs>
        <w:spacing w:line="220" w:lineRule="exact"/>
        <w:ind w:left="1800"/>
        <w:jc w:val="thaiDistribute"/>
        <w:rPr>
          <w:rFonts w:ascii="CordiaUPC" w:hAnsi="CordiaUPC" w:cs="CordiaUPC"/>
          <w:color w:val="000000"/>
          <w:sz w:val="26"/>
          <w:szCs w:val="26"/>
        </w:rPr>
      </w:pPr>
    </w:p>
    <w:p w14:paraId="6F60968B" w14:textId="77777777" w:rsidR="00B85278" w:rsidRPr="0098678D" w:rsidRDefault="00B85278" w:rsidP="00B85278">
      <w:pPr>
        <w:spacing w:line="220" w:lineRule="exact"/>
        <w:ind w:left="1800" w:hanging="720"/>
        <w:contextualSpacing/>
        <w:jc w:val="thaiDistribute"/>
        <w:rPr>
          <w:rFonts w:ascii="CordiaUPC" w:hAnsi="CordiaUPC" w:cs="CordiaUPC"/>
          <w:b/>
          <w:bCs/>
          <w:i/>
          <w:iCs/>
          <w:sz w:val="26"/>
          <w:szCs w:val="26"/>
        </w:rPr>
      </w:pPr>
      <w:r>
        <w:rPr>
          <w:rFonts w:ascii="CordiaUPC" w:hAnsi="CordiaUPC" w:cs="CordiaUPC"/>
          <w:i/>
          <w:iCs/>
          <w:sz w:val="26"/>
          <w:szCs w:val="26"/>
        </w:rPr>
        <w:t>3</w:t>
      </w:r>
      <w:r w:rsidRPr="0098678D">
        <w:rPr>
          <w:rFonts w:ascii="CordiaUPC" w:hAnsi="CordiaUPC" w:cs="CordiaUPC" w:hint="cs"/>
          <w:i/>
          <w:iCs/>
          <w:sz w:val="26"/>
          <w:szCs w:val="26"/>
        </w:rPr>
        <w:t>.4.6</w:t>
      </w:r>
      <w:r w:rsidRPr="0098678D">
        <w:rPr>
          <w:rFonts w:ascii="CordiaUPC" w:hAnsi="CordiaUPC" w:cs="CordiaUPC" w:hint="cs"/>
          <w:i/>
          <w:iCs/>
          <w:sz w:val="26"/>
          <w:szCs w:val="26"/>
        </w:rPr>
        <w:tab/>
        <w:t>Impairment of financial assets</w:t>
      </w:r>
      <w:r w:rsidRPr="0098678D">
        <w:rPr>
          <w:rFonts w:ascii="CordiaUPC" w:hAnsi="CordiaUPC" w:cs="CordiaUPC" w:hint="cs"/>
          <w:b/>
          <w:bCs/>
          <w:i/>
          <w:iCs/>
          <w:sz w:val="26"/>
          <w:szCs w:val="26"/>
        </w:rPr>
        <w:t xml:space="preserve"> </w:t>
      </w:r>
    </w:p>
    <w:p w14:paraId="677C4AE7"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6527C3A" w14:textId="77777777" w:rsidR="00B85278" w:rsidRPr="005E715B"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5E715B">
        <w:rPr>
          <w:rFonts w:ascii="CordiaUPC" w:eastAsia="Batang" w:hAnsi="CordiaUPC" w:cs="CordiaUPC" w:hint="cs"/>
          <w:spacing w:val="-4"/>
          <w:sz w:val="26"/>
          <w:szCs w:val="26"/>
          <w:lang w:val="en-US" w:eastAsia="ko-KR" w:bidi="th-TH"/>
        </w:rPr>
        <w:t xml:space="preserve">The Bank and its subsidiaries </w:t>
      </w:r>
      <w:proofErr w:type="spellStart"/>
      <w:r w:rsidRPr="005E715B">
        <w:rPr>
          <w:rFonts w:ascii="CordiaUPC" w:eastAsia="Batang" w:hAnsi="CordiaUPC" w:cs="CordiaUPC" w:hint="cs"/>
          <w:spacing w:val="-4"/>
          <w:sz w:val="26"/>
          <w:szCs w:val="26"/>
          <w:lang w:val="en-US" w:eastAsia="ko-KR" w:bidi="th-TH"/>
        </w:rPr>
        <w:t>recognise</w:t>
      </w:r>
      <w:proofErr w:type="spellEnd"/>
      <w:r w:rsidRPr="005E715B">
        <w:rPr>
          <w:rFonts w:ascii="CordiaUPC" w:eastAsia="Batang" w:hAnsi="CordiaUPC" w:cs="CordiaUPC" w:hint="cs"/>
          <w:spacing w:val="-4"/>
          <w:sz w:val="26"/>
          <w:szCs w:val="26"/>
          <w:lang w:val="en-US" w:eastAsia="ko-KR" w:bidi="th-TH"/>
        </w:rPr>
        <w:t xml:space="preserve"> loss allowances for expected credit losses (ECL) on the following financial instruments that are not measured at FVTPL and no impairment loss is </w:t>
      </w:r>
      <w:proofErr w:type="spellStart"/>
      <w:r w:rsidRPr="005E715B">
        <w:rPr>
          <w:rFonts w:ascii="CordiaUPC" w:eastAsia="Batang" w:hAnsi="CordiaUPC" w:cs="CordiaUPC" w:hint="cs"/>
          <w:spacing w:val="-4"/>
          <w:sz w:val="26"/>
          <w:szCs w:val="26"/>
          <w:lang w:val="en-US" w:eastAsia="ko-KR" w:bidi="th-TH"/>
        </w:rPr>
        <w:t>recognised</w:t>
      </w:r>
      <w:proofErr w:type="spellEnd"/>
      <w:r w:rsidRPr="005E715B">
        <w:rPr>
          <w:rFonts w:ascii="CordiaUPC" w:eastAsia="Batang" w:hAnsi="CordiaUPC" w:cs="CordiaUPC" w:hint="cs"/>
          <w:spacing w:val="-4"/>
          <w:sz w:val="26"/>
          <w:szCs w:val="26"/>
          <w:lang w:val="en-US" w:eastAsia="ko-KR" w:bidi="th-TH"/>
        </w:rPr>
        <w:t xml:space="preserve"> on equity investments. </w:t>
      </w:r>
    </w:p>
    <w:p w14:paraId="45747DA9" w14:textId="77777777" w:rsidR="00B85278" w:rsidRPr="005E715B" w:rsidRDefault="00B85278" w:rsidP="00B8527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800"/>
        <w:jc w:val="thaiDistribute"/>
        <w:rPr>
          <w:rFonts w:ascii="CordiaUPC" w:hAnsi="CordiaUPC" w:cs="CordiaUPC"/>
          <w:color w:val="000000"/>
          <w:sz w:val="26"/>
          <w:szCs w:val="26"/>
        </w:rPr>
      </w:pPr>
    </w:p>
    <w:p w14:paraId="210585E7" w14:textId="77777777" w:rsidR="00B85278" w:rsidRPr="0098678D" w:rsidRDefault="00B85278" w:rsidP="00B85278">
      <w:pPr>
        <w:tabs>
          <w:tab w:val="left" w:pos="1080"/>
          <w:tab w:val="left" w:pos="1800"/>
          <w:tab w:val="left" w:pos="2340"/>
        </w:tabs>
        <w:spacing w:line="220" w:lineRule="exact"/>
        <w:ind w:left="1800"/>
        <w:jc w:val="thaiDistribute"/>
        <w:rPr>
          <w:rFonts w:ascii="CordiaUPC" w:hAnsi="CordiaUPC" w:cs="CordiaUPC"/>
          <w:b/>
          <w:bCs/>
          <w:color w:val="0000FF"/>
          <w:sz w:val="26"/>
          <w:szCs w:val="26"/>
        </w:rPr>
      </w:pPr>
      <w:r w:rsidRPr="0098678D">
        <w:rPr>
          <w:rFonts w:ascii="CordiaUPC" w:hAnsi="CordiaUPC" w:cs="CordiaUPC" w:hint="cs"/>
          <w:i/>
          <w:iCs/>
          <w:sz w:val="26"/>
          <w:szCs w:val="26"/>
        </w:rPr>
        <w:t xml:space="preserve">Measurement of ECL </w:t>
      </w:r>
    </w:p>
    <w:p w14:paraId="6BEEA9A9" w14:textId="77777777" w:rsidR="00B85278" w:rsidRPr="0098678D"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3DEFA1D2" w14:textId="77777777" w:rsidR="00B85278" w:rsidRPr="0098678D"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Expected credit losses are computed as unbiased, probability-weighted amounts which are determined by evaluating a range of reasonably possible outcomes, the time value of money, and considering all reasonable and supportable information. This includes forward-looking information.</w:t>
      </w:r>
    </w:p>
    <w:p w14:paraId="2D1FBEA5" w14:textId="77777777" w:rsidR="00B85278" w:rsidRPr="0098678D" w:rsidRDefault="00B85278" w:rsidP="00B85278">
      <w:pPr>
        <w:spacing w:line="220" w:lineRule="exact"/>
        <w:ind w:left="1800"/>
        <w:contextualSpacing/>
        <w:jc w:val="thaiDistribute"/>
        <w:rPr>
          <w:rFonts w:ascii="CordiaUPC" w:eastAsia="Batang" w:hAnsi="CordiaUPC" w:cs="CordiaUPC"/>
          <w:spacing w:val="-4"/>
          <w:sz w:val="26"/>
          <w:szCs w:val="26"/>
          <w:lang w:val="en-US" w:eastAsia="ko-KR" w:bidi="th-TH"/>
        </w:rPr>
      </w:pPr>
    </w:p>
    <w:p w14:paraId="35E1931D" w14:textId="77777777" w:rsidR="00B85278" w:rsidRPr="0098678D"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ECL are a probability-weighted estimate of credit losses. They are measured as follows: </w:t>
      </w:r>
    </w:p>
    <w:p w14:paraId="29D58AD7"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that are not credit-impaired at the reporting date: as the present value of all cash shortfalls (i.e. the difference between the cash flows in accordance with the contract and the cash flows that the Bank and its subsidiaries expects to receive); </w:t>
      </w:r>
    </w:p>
    <w:p w14:paraId="003C22A4"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that are credit-impaired at the reporting date: as the difference between the gross carrying amount and the present value of estimated future cash </w:t>
      </w:r>
      <w:proofErr w:type="gramStart"/>
      <w:r w:rsidRPr="0098678D">
        <w:rPr>
          <w:rFonts w:ascii="CordiaUPC" w:hAnsi="CordiaUPC" w:cs="CordiaUPC" w:hint="cs"/>
          <w:sz w:val="26"/>
          <w:szCs w:val="26"/>
        </w:rPr>
        <w:t>flows;</w:t>
      </w:r>
      <w:proofErr w:type="gramEnd"/>
      <w:r w:rsidRPr="0098678D">
        <w:rPr>
          <w:rFonts w:ascii="CordiaUPC" w:hAnsi="CordiaUPC" w:cs="CordiaUPC" w:hint="cs"/>
          <w:sz w:val="26"/>
          <w:szCs w:val="26"/>
        </w:rPr>
        <w:t xml:space="preserve"> </w:t>
      </w:r>
    </w:p>
    <w:p w14:paraId="1E099A76"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undrawn loan commitments: as the present value of the difference between the contractual cash flows that are due to the Bank and its subsidiaries if the commitment is drawn down and the cash flows that the Bank and its subsidiaries expects to receive; and </w:t>
      </w:r>
    </w:p>
    <w:p w14:paraId="71777323"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guarantee contracts: the expected payments to reimburse the holder less any amounts that the Bank and its subsidiaries expect to recover. </w:t>
      </w:r>
    </w:p>
    <w:p w14:paraId="06C27906" w14:textId="77777777" w:rsidR="009B17F4" w:rsidRDefault="009B17F4"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p>
    <w:p w14:paraId="38A6A646" w14:textId="77777777" w:rsidR="00B85278" w:rsidRPr="0098678D"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6C45AF88" w14:textId="6DA99D57" w:rsidR="00B85278" w:rsidRDefault="00B85278" w:rsidP="00B85278">
      <w:pPr>
        <w:tabs>
          <w:tab w:val="left" w:pos="720"/>
        </w:tabs>
        <w:spacing w:line="220" w:lineRule="exact"/>
        <w:ind w:left="1800"/>
        <w:contextualSpacing/>
        <w:jc w:val="thaiDistribute"/>
        <w:rPr>
          <w:rFonts w:ascii="CordiaUPC" w:hAnsi="CordiaUPC" w:cs="CordiaUPC"/>
          <w:sz w:val="26"/>
          <w:szCs w:val="26"/>
          <w:lang w:val="en-US"/>
        </w:rPr>
      </w:pPr>
    </w:p>
    <w:p w14:paraId="1F05FB5C" w14:textId="4388A980" w:rsid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6CDB6C5D" w14:textId="38D915F6" w:rsid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7B2C40AD" w14:textId="6BBA2388" w:rsid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5EF20DD1" w14:textId="0708FD0C" w:rsid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7EE05AF8" w14:textId="000EE358" w:rsid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56345533" w14:textId="30B56224" w:rsid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3982D3AC" w14:textId="6AFF4A18" w:rsid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5ECA680A" w14:textId="16062213" w:rsid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6B8FEC95" w14:textId="77777777" w:rsidR="009B17F4" w:rsidRPr="009B17F4" w:rsidRDefault="009B17F4" w:rsidP="00B85278">
      <w:pPr>
        <w:tabs>
          <w:tab w:val="left" w:pos="720"/>
        </w:tabs>
        <w:spacing w:line="220" w:lineRule="exact"/>
        <w:ind w:left="1800"/>
        <w:contextualSpacing/>
        <w:jc w:val="thaiDistribute"/>
        <w:rPr>
          <w:rFonts w:ascii="CordiaUPC" w:hAnsi="CordiaUPC" w:cs="CordiaUPC"/>
          <w:sz w:val="26"/>
          <w:szCs w:val="26"/>
          <w:lang w:val="en-US"/>
        </w:rPr>
      </w:pPr>
    </w:p>
    <w:p w14:paraId="486BE805" w14:textId="77777777" w:rsidR="00B85278" w:rsidRPr="0098678D" w:rsidRDefault="00B85278" w:rsidP="00B85278">
      <w:pPr>
        <w:tabs>
          <w:tab w:val="left" w:pos="1080"/>
          <w:tab w:val="left" w:pos="1800"/>
          <w:tab w:val="left" w:pos="2340"/>
        </w:tabs>
        <w:spacing w:line="220" w:lineRule="exact"/>
        <w:ind w:left="1800"/>
        <w:jc w:val="thaiDistribute"/>
        <w:rPr>
          <w:rFonts w:ascii="CordiaUPC" w:hAnsi="CordiaUPC" w:cs="CordiaUPC"/>
          <w:i/>
          <w:iCs/>
          <w:sz w:val="26"/>
          <w:szCs w:val="26"/>
          <w:lang w:val="en-US" w:bidi="th-TH"/>
        </w:rPr>
      </w:pPr>
      <w:r w:rsidRPr="0098678D">
        <w:rPr>
          <w:rFonts w:ascii="CordiaUPC" w:hAnsi="CordiaUPC" w:cs="CordiaUPC" w:hint="cs"/>
          <w:i/>
          <w:iCs/>
          <w:sz w:val="26"/>
          <w:szCs w:val="26"/>
          <w:lang w:val="en-US" w:bidi="th-TH"/>
        </w:rPr>
        <w:t xml:space="preserve">Staging </w:t>
      </w:r>
    </w:p>
    <w:p w14:paraId="6EB0EC25" w14:textId="77777777" w:rsidR="00B85278" w:rsidRPr="0098678D" w:rsidRDefault="00B85278" w:rsidP="00B85278">
      <w:pPr>
        <w:tabs>
          <w:tab w:val="left" w:pos="720"/>
        </w:tabs>
        <w:spacing w:line="220" w:lineRule="exact"/>
        <w:ind w:left="1800"/>
        <w:contextualSpacing/>
        <w:jc w:val="thaiDistribute"/>
        <w:rPr>
          <w:rFonts w:ascii="CordiaUPC" w:hAnsi="CordiaUPC" w:cs="CordiaUPC"/>
          <w:sz w:val="26"/>
          <w:szCs w:val="26"/>
        </w:rPr>
      </w:pPr>
    </w:p>
    <w:p w14:paraId="1460299A" w14:textId="77777777" w:rsidR="00B85278" w:rsidRPr="0098678D" w:rsidRDefault="00B85278" w:rsidP="00B85278">
      <w:pPr>
        <w:autoSpaceDE w:val="0"/>
        <w:autoSpaceDN w:val="0"/>
        <w:adjustRightInd w:val="0"/>
        <w:spacing w:line="22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4828AA9F" w14:textId="77777777" w:rsidR="00B85278" w:rsidRPr="0098678D" w:rsidRDefault="00B85278" w:rsidP="00B85278">
      <w:pPr>
        <w:spacing w:line="220" w:lineRule="exact"/>
        <w:ind w:left="1800"/>
        <w:contextualSpacing/>
        <w:jc w:val="thaiDistribute"/>
        <w:rPr>
          <w:rFonts w:ascii="CordiaUPC" w:hAnsi="CordiaUPC" w:cs="CordiaUPC"/>
          <w:sz w:val="26"/>
          <w:szCs w:val="26"/>
        </w:rPr>
      </w:pPr>
    </w:p>
    <w:p w14:paraId="5B268002"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2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Stage 1: Financial assets that have not had a significant increase in credit risk</w:t>
      </w:r>
    </w:p>
    <w:p w14:paraId="6F09BC4B" w14:textId="77777777" w:rsidR="00B85278" w:rsidRPr="0098678D" w:rsidRDefault="00B85278" w:rsidP="00B85278">
      <w:pPr>
        <w:tabs>
          <w:tab w:val="left" w:pos="720"/>
          <w:tab w:val="left" w:pos="1620"/>
        </w:tabs>
        <w:spacing w:line="220" w:lineRule="exact"/>
        <w:ind w:left="1800"/>
        <w:contextualSpacing/>
        <w:jc w:val="thaiDistribute"/>
        <w:rPr>
          <w:rFonts w:ascii="CordiaUPC" w:hAnsi="CordiaUPC" w:cs="CordiaUPC"/>
          <w:sz w:val="26"/>
          <w:szCs w:val="26"/>
        </w:rPr>
      </w:pPr>
    </w:p>
    <w:p w14:paraId="784C2EFC" w14:textId="373EC1D7" w:rsidR="00B85278" w:rsidRDefault="00B85278" w:rsidP="009B17F4">
      <w:pPr>
        <w:tabs>
          <w:tab w:val="left" w:pos="1620"/>
          <w:tab w:val="left" w:pos="1980"/>
        </w:tabs>
        <w:spacing w:line="200" w:lineRule="exact"/>
        <w:ind w:left="1987"/>
        <w:contextualSpacing/>
        <w:jc w:val="thaiDistribute"/>
        <w:rPr>
          <w:rFonts w:ascii="CordiaUPC" w:hAnsi="CordiaUPC" w:cs="CordiaUPC"/>
          <w:spacing w:val="-4"/>
          <w:sz w:val="26"/>
          <w:szCs w:val="26"/>
        </w:rPr>
      </w:pPr>
      <w:r w:rsidRPr="0098678D">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1DB3636C" w14:textId="77777777" w:rsidR="00B85278" w:rsidRDefault="00B85278" w:rsidP="00B85278">
      <w:pPr>
        <w:tabs>
          <w:tab w:val="left" w:pos="1620"/>
          <w:tab w:val="left" w:pos="1980"/>
        </w:tabs>
        <w:spacing w:line="200" w:lineRule="exact"/>
        <w:ind w:left="1987"/>
        <w:contextualSpacing/>
        <w:jc w:val="thaiDistribute"/>
        <w:rPr>
          <w:rFonts w:ascii="CordiaUPC" w:hAnsi="CordiaUPC" w:cs="CordiaUPC"/>
          <w:spacing w:val="-4"/>
          <w:sz w:val="26"/>
          <w:szCs w:val="26"/>
        </w:rPr>
      </w:pPr>
    </w:p>
    <w:p w14:paraId="05F9F30A"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Stage 2: Financial assets have a SICR </w:t>
      </w:r>
    </w:p>
    <w:p w14:paraId="60ED8113" w14:textId="77777777" w:rsidR="00B85278" w:rsidRPr="0098678D" w:rsidRDefault="00B85278" w:rsidP="00B85278">
      <w:pPr>
        <w:tabs>
          <w:tab w:val="left" w:pos="1620"/>
        </w:tabs>
        <w:spacing w:line="240" w:lineRule="exact"/>
        <w:ind w:left="1800"/>
        <w:contextualSpacing/>
        <w:jc w:val="thaiDistribute"/>
        <w:rPr>
          <w:rFonts w:ascii="CordiaUPC" w:hAnsi="CordiaUPC" w:cs="CordiaUPC"/>
          <w:sz w:val="26"/>
          <w:szCs w:val="26"/>
        </w:rPr>
      </w:pPr>
    </w:p>
    <w:p w14:paraId="79E890B0" w14:textId="1800AD30" w:rsidR="00B85278" w:rsidRPr="009B17F4" w:rsidRDefault="00B85278" w:rsidP="009B17F4">
      <w:pPr>
        <w:autoSpaceDE w:val="0"/>
        <w:autoSpaceDN w:val="0"/>
        <w:adjustRightInd w:val="0"/>
        <w:spacing w:line="240" w:lineRule="exact"/>
        <w:ind w:left="198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When financial assets have a SICR since initial recognition, expected credit losses are </w:t>
      </w:r>
      <w:proofErr w:type="spellStart"/>
      <w:r w:rsidRPr="0098678D">
        <w:rPr>
          <w:rFonts w:ascii="CordiaUPC" w:eastAsia="Batang" w:hAnsi="CordiaUPC" w:cs="CordiaUPC" w:hint="cs"/>
          <w:spacing w:val="-4"/>
          <w:sz w:val="26"/>
          <w:szCs w:val="26"/>
          <w:lang w:val="en-US" w:eastAsia="ko-KR" w:bidi="th-TH"/>
        </w:rPr>
        <w:t>recognised</w:t>
      </w:r>
      <w:proofErr w:type="spellEnd"/>
      <w:r w:rsidRPr="0098678D">
        <w:rPr>
          <w:rFonts w:ascii="CordiaUPC" w:eastAsia="Batang" w:hAnsi="CordiaUPC" w:cs="CordiaUPC" w:hint="cs"/>
          <w:spacing w:val="-4"/>
          <w:sz w:val="26"/>
          <w:szCs w:val="26"/>
          <w:lang w:val="en-US" w:eastAsia="ko-KR" w:bidi="th-TH"/>
        </w:rPr>
        <w:t xml:space="preserve"> for possible default events over the lifetime of the</w:t>
      </w:r>
      <w:r w:rsidRPr="0098678D">
        <w:rPr>
          <w:rFonts w:ascii="CordiaUPC" w:eastAsia="Batang" w:hAnsi="CordiaUPC" w:cs="CordiaUPC" w:hint="cs"/>
          <w:spacing w:val="-4"/>
          <w:sz w:val="26"/>
          <w:szCs w:val="26"/>
          <w:cs/>
          <w:lang w:val="en-US" w:eastAsia="ko-KR" w:bidi="th-TH"/>
        </w:rPr>
        <w:t xml:space="preserve"> </w:t>
      </w:r>
      <w:r w:rsidRPr="0098678D">
        <w:rPr>
          <w:rFonts w:ascii="CordiaUPC" w:eastAsia="Batang" w:hAnsi="CordiaUPC" w:cs="CordiaUPC" w:hint="cs"/>
          <w:spacing w:val="-4"/>
          <w:sz w:val="26"/>
          <w:szCs w:val="26"/>
          <w:lang w:val="en-US" w:eastAsia="ko-KR" w:bidi="th-TH"/>
        </w:rPr>
        <w:t xml:space="preserve">financial assets. SICR is assessed by using </w:t>
      </w:r>
      <w:proofErr w:type="gramStart"/>
      <w:r w:rsidRPr="0098678D">
        <w:rPr>
          <w:rFonts w:ascii="CordiaUPC" w:eastAsia="Batang" w:hAnsi="CordiaUPC" w:cs="CordiaUPC" w:hint="cs"/>
          <w:spacing w:val="-4"/>
          <w:sz w:val="26"/>
          <w:szCs w:val="26"/>
          <w:lang w:val="en-US" w:eastAsia="ko-KR" w:bidi="th-TH"/>
        </w:rPr>
        <w:t>a number of</w:t>
      </w:r>
      <w:proofErr w:type="gramEnd"/>
      <w:r w:rsidRPr="0098678D">
        <w:rPr>
          <w:rFonts w:ascii="CordiaUPC" w:eastAsia="Batang" w:hAnsi="CordiaUPC" w:cs="CordiaUPC" w:hint="cs"/>
          <w:spacing w:val="-4"/>
          <w:sz w:val="26"/>
          <w:szCs w:val="26"/>
          <w:lang w:val="en-US" w:eastAsia="ko-KR" w:bidi="th-TH"/>
        </w:rPr>
        <w:t xml:space="preserve"> quantitative and qualitative factors that are significant to the increase in credit risk. Financial assets that are 30 or more days past due and not credit-impaired will always be considered to have experienced a significant increase in credit risk. </w:t>
      </w:r>
    </w:p>
    <w:p w14:paraId="6A03A101" w14:textId="77777777" w:rsidR="00B85278" w:rsidRPr="0098678D" w:rsidRDefault="00B85278" w:rsidP="00B85278">
      <w:pPr>
        <w:tabs>
          <w:tab w:val="left" w:pos="1620"/>
        </w:tabs>
        <w:spacing w:line="240" w:lineRule="exact"/>
        <w:ind w:left="1800"/>
        <w:contextualSpacing/>
        <w:jc w:val="thaiDistribute"/>
        <w:rPr>
          <w:rFonts w:ascii="CordiaUPC" w:hAnsi="CordiaUPC" w:cs="CordiaUPC"/>
          <w:spacing w:val="-4"/>
          <w:sz w:val="26"/>
          <w:szCs w:val="26"/>
        </w:rPr>
      </w:pPr>
    </w:p>
    <w:p w14:paraId="284480F3"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Stage 3: Lifetime ECL credit impaired </w:t>
      </w:r>
    </w:p>
    <w:p w14:paraId="6713BF18" w14:textId="77777777" w:rsidR="00B85278" w:rsidRPr="0098678D" w:rsidRDefault="00B85278" w:rsidP="00B85278">
      <w:pPr>
        <w:tabs>
          <w:tab w:val="left" w:pos="1620"/>
        </w:tabs>
        <w:spacing w:line="240" w:lineRule="exact"/>
        <w:ind w:left="1800"/>
        <w:contextualSpacing/>
        <w:jc w:val="thaiDistribute"/>
        <w:rPr>
          <w:rFonts w:ascii="CordiaUPC" w:hAnsi="CordiaUPC" w:cs="CordiaUPC"/>
          <w:sz w:val="26"/>
          <w:szCs w:val="26"/>
        </w:rPr>
      </w:pPr>
    </w:p>
    <w:p w14:paraId="7B96ED3B" w14:textId="77777777" w:rsidR="00B85278" w:rsidRPr="0098678D" w:rsidRDefault="00B85278" w:rsidP="00B85278">
      <w:pPr>
        <w:autoSpaceDE w:val="0"/>
        <w:autoSpaceDN w:val="0"/>
        <w:adjustRightInd w:val="0"/>
        <w:spacing w:line="240" w:lineRule="exact"/>
        <w:ind w:left="198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6817F7C1" w14:textId="77777777" w:rsidR="00B85278" w:rsidRPr="0098678D" w:rsidRDefault="00B85278" w:rsidP="00B85278">
      <w:pPr>
        <w:tabs>
          <w:tab w:val="left" w:pos="720"/>
        </w:tabs>
        <w:spacing w:line="240" w:lineRule="exact"/>
        <w:jc w:val="thaiDistribute"/>
        <w:rPr>
          <w:rFonts w:ascii="CordiaUPC" w:hAnsi="CordiaUPC" w:cs="CordiaUPC"/>
          <w:i/>
          <w:iCs/>
          <w:sz w:val="26"/>
          <w:szCs w:val="26"/>
          <w:lang w:val="en-US"/>
        </w:rPr>
      </w:pPr>
    </w:p>
    <w:p w14:paraId="7A8882BF" w14:textId="77777777" w:rsidR="00B85278" w:rsidRPr="0098678D" w:rsidRDefault="00B85278" w:rsidP="00B85278">
      <w:pPr>
        <w:autoSpaceDE w:val="0"/>
        <w:autoSpaceDN w:val="0"/>
        <w:adjustRightInd w:val="0"/>
        <w:spacing w:line="24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Expected credit losses of credit-impaired financial assets are determined based on the difference between the present value of the recoverable cash flows under a range of scenarios, including the </w:t>
      </w:r>
      <w:proofErr w:type="spellStart"/>
      <w:r w:rsidRPr="0098678D">
        <w:rPr>
          <w:rFonts w:ascii="CordiaUPC" w:eastAsia="Batang" w:hAnsi="CordiaUPC" w:cs="CordiaUPC" w:hint="cs"/>
          <w:spacing w:val="-4"/>
          <w:sz w:val="26"/>
          <w:szCs w:val="26"/>
          <w:lang w:val="en-US" w:eastAsia="ko-KR" w:bidi="th-TH"/>
        </w:rPr>
        <w:t>realisation</w:t>
      </w:r>
      <w:proofErr w:type="spellEnd"/>
      <w:r w:rsidRPr="0098678D">
        <w:rPr>
          <w:rFonts w:ascii="CordiaUPC" w:eastAsia="Batang" w:hAnsi="CordiaUPC" w:cs="CordiaUPC" w:hint="cs"/>
          <w:spacing w:val="-4"/>
          <w:sz w:val="26"/>
          <w:szCs w:val="26"/>
          <w:lang w:val="en-US" w:eastAsia="ko-KR" w:bidi="th-TH"/>
        </w:rPr>
        <w:t xml:space="preserve"> of any collateral held where appropriate, discounted with the financial assets’ original effective interest rate, and the gross carrying value of the financial assets prior to any credit impairments. </w:t>
      </w:r>
    </w:p>
    <w:p w14:paraId="620CDF35" w14:textId="77777777" w:rsidR="00B85278" w:rsidRPr="0098678D" w:rsidRDefault="00B85278" w:rsidP="00B85278">
      <w:pPr>
        <w:autoSpaceDE w:val="0"/>
        <w:autoSpaceDN w:val="0"/>
        <w:adjustRightInd w:val="0"/>
        <w:spacing w:line="240" w:lineRule="exact"/>
        <w:jc w:val="thaiDistribute"/>
        <w:rPr>
          <w:rFonts w:ascii="CordiaUPC" w:eastAsia="Batang" w:hAnsi="CordiaUPC" w:cs="CordiaUPC"/>
          <w:spacing w:val="-4"/>
          <w:sz w:val="26"/>
          <w:szCs w:val="26"/>
          <w:lang w:val="en-US" w:eastAsia="ko-KR" w:bidi="th-TH"/>
        </w:rPr>
      </w:pPr>
    </w:p>
    <w:p w14:paraId="22DBDDFB" w14:textId="77777777" w:rsidR="00B85278" w:rsidRPr="0098678D" w:rsidRDefault="00B85278" w:rsidP="00B85278">
      <w:pPr>
        <w:autoSpaceDE w:val="0"/>
        <w:autoSpaceDN w:val="0"/>
        <w:adjustRightInd w:val="0"/>
        <w:spacing w:line="240" w:lineRule="exact"/>
        <w:ind w:left="1800"/>
        <w:jc w:val="thaiDistribute"/>
        <w:rPr>
          <w:rFonts w:ascii="CordiaUPC" w:eastAsia="Batang" w:hAnsi="CordiaUPC" w:cs="CordiaUPC"/>
          <w:i/>
          <w:iCs/>
          <w:spacing w:val="-4"/>
          <w:sz w:val="26"/>
          <w:szCs w:val="26"/>
          <w:lang w:val="en-US" w:eastAsia="ko-KR" w:bidi="th-TH"/>
        </w:rPr>
      </w:pPr>
      <w:r w:rsidRPr="0098678D">
        <w:rPr>
          <w:rFonts w:ascii="CordiaUPC" w:eastAsia="Batang" w:hAnsi="CordiaUPC" w:cs="CordiaUPC" w:hint="cs"/>
          <w:i/>
          <w:iCs/>
          <w:spacing w:val="-4"/>
          <w:sz w:val="26"/>
          <w:szCs w:val="26"/>
          <w:lang w:val="en-US" w:eastAsia="ko-KR" w:bidi="th-TH"/>
        </w:rPr>
        <w:t xml:space="preserve">Improvement in credit risk </w:t>
      </w:r>
    </w:p>
    <w:p w14:paraId="67DFA4F9" w14:textId="77777777" w:rsidR="00B85278" w:rsidRPr="0098678D" w:rsidRDefault="00B85278" w:rsidP="00B85278">
      <w:pPr>
        <w:tabs>
          <w:tab w:val="left" w:pos="720"/>
        </w:tabs>
        <w:spacing w:line="240" w:lineRule="exact"/>
        <w:ind w:left="1800"/>
        <w:jc w:val="thaiDistribute"/>
        <w:rPr>
          <w:rFonts w:ascii="CordiaUPC" w:eastAsia="Batang" w:hAnsi="CordiaUPC" w:cs="CordiaUPC"/>
          <w:spacing w:val="-4"/>
          <w:sz w:val="26"/>
          <w:szCs w:val="26"/>
          <w:lang w:val="en-US" w:eastAsia="ko-KR" w:bidi="th-TH"/>
        </w:rPr>
      </w:pPr>
    </w:p>
    <w:p w14:paraId="09C8C68B" w14:textId="77777777" w:rsidR="00B85278" w:rsidRPr="0098678D" w:rsidRDefault="00B85278" w:rsidP="00B85278">
      <w:pPr>
        <w:tabs>
          <w:tab w:val="left" w:pos="720"/>
        </w:tabs>
        <w:spacing w:line="24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76756D0D" w14:textId="77777777" w:rsidR="00B85278" w:rsidRPr="0098678D" w:rsidRDefault="00B85278" w:rsidP="00B85278">
      <w:pPr>
        <w:tabs>
          <w:tab w:val="left" w:pos="720"/>
        </w:tabs>
        <w:spacing w:line="24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 </w:t>
      </w:r>
    </w:p>
    <w:p w14:paraId="11E59286" w14:textId="77777777" w:rsidR="00B85278" w:rsidRPr="0098678D" w:rsidRDefault="00B85278" w:rsidP="00B85278">
      <w:pPr>
        <w:tabs>
          <w:tab w:val="left" w:pos="720"/>
        </w:tabs>
        <w:spacing w:line="24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2F32C977" w14:textId="77777777" w:rsidR="00B85278" w:rsidRPr="0098678D" w:rsidRDefault="00B85278" w:rsidP="00B85278">
      <w:pPr>
        <w:tabs>
          <w:tab w:val="left" w:pos="720"/>
        </w:tabs>
        <w:spacing w:line="240" w:lineRule="exact"/>
        <w:ind w:left="1800"/>
        <w:jc w:val="thaiDistribute"/>
        <w:rPr>
          <w:rFonts w:ascii="CordiaUPC" w:eastAsia="Batang" w:hAnsi="CordiaUPC" w:cs="CordiaUPC"/>
          <w:spacing w:val="-4"/>
          <w:sz w:val="26"/>
          <w:szCs w:val="26"/>
          <w:lang w:val="en-US" w:eastAsia="ko-KR" w:bidi="th-TH"/>
        </w:rPr>
      </w:pPr>
    </w:p>
    <w:p w14:paraId="4A67A934" w14:textId="6D00C64E" w:rsidR="00B85278" w:rsidRDefault="00B85278" w:rsidP="00B85278">
      <w:pPr>
        <w:tabs>
          <w:tab w:val="left" w:pos="720"/>
        </w:tabs>
        <w:spacing w:line="240" w:lineRule="exact"/>
        <w:ind w:left="1800"/>
        <w:jc w:val="thaiDistribute"/>
        <w:rPr>
          <w:rFonts w:ascii="CordiaUPC" w:eastAsia="Batang" w:hAnsi="CordiaUPC" w:cs="CordiaUPC"/>
          <w:spacing w:val="-4"/>
          <w:sz w:val="26"/>
          <w:szCs w:val="26"/>
          <w:lang w:val="en-US" w:eastAsia="ko-KR" w:bidi="th-TH"/>
        </w:rPr>
      </w:pPr>
      <w:r w:rsidRPr="0098678D">
        <w:rPr>
          <w:rFonts w:ascii="CordiaUPC" w:eastAsia="Batang" w:hAnsi="CordiaUPC" w:cs="CordiaUPC" w:hint="cs"/>
          <w:spacing w:val="-4"/>
          <w:sz w:val="26"/>
          <w:szCs w:val="26"/>
          <w:lang w:val="en-US" w:eastAsia="ko-KR" w:bidi="th-TH"/>
        </w:rPr>
        <w:t xml:space="preserve">Financial asset that is in </w:t>
      </w:r>
      <w:r>
        <w:rPr>
          <w:rFonts w:ascii="CordiaUPC" w:eastAsia="Batang" w:hAnsi="CordiaUPC" w:cs="CordiaUPC"/>
          <w:spacing w:val="-4"/>
          <w:sz w:val="26"/>
          <w:szCs w:val="26"/>
          <w:lang w:val="en-US" w:eastAsia="ko-KR" w:bidi="th-TH"/>
        </w:rPr>
        <w:t>s</w:t>
      </w:r>
      <w:r w:rsidRPr="0098678D">
        <w:rPr>
          <w:rFonts w:ascii="CordiaUPC" w:eastAsia="Batang" w:hAnsi="CordiaUPC" w:cs="CordiaUPC" w:hint="cs"/>
          <w:spacing w:val="-4"/>
          <w:sz w:val="26"/>
          <w:szCs w:val="26"/>
          <w:lang w:val="en-US" w:eastAsia="ko-KR" w:bidi="th-TH"/>
        </w:rPr>
        <w:t xml:space="preserve">tage 3 will move back to </w:t>
      </w:r>
      <w:r>
        <w:rPr>
          <w:rFonts w:ascii="CordiaUPC" w:eastAsia="Batang" w:hAnsi="CordiaUPC" w:cs="CordiaUPC"/>
          <w:spacing w:val="-4"/>
          <w:sz w:val="26"/>
          <w:szCs w:val="26"/>
          <w:lang w:val="en-US" w:eastAsia="ko-KR" w:bidi="th-TH"/>
        </w:rPr>
        <w:t>s</w:t>
      </w:r>
      <w:r w:rsidRPr="0098678D">
        <w:rPr>
          <w:rFonts w:ascii="CordiaUPC" w:eastAsia="Batang" w:hAnsi="CordiaUPC" w:cs="CordiaUPC" w:hint="cs"/>
          <w:spacing w:val="-4"/>
          <w:sz w:val="26"/>
          <w:szCs w:val="26"/>
          <w:lang w:val="en-US" w:eastAsia="ko-KR" w:bidi="th-TH"/>
        </w:rPr>
        <w:t xml:space="preserve">tage 2 when, as at the reporting date, it is no longer considered to be </w:t>
      </w:r>
      <w:proofErr w:type="gramStart"/>
      <w:r w:rsidRPr="0098678D">
        <w:rPr>
          <w:rFonts w:ascii="CordiaUPC" w:eastAsia="Batang" w:hAnsi="CordiaUPC" w:cs="CordiaUPC" w:hint="cs"/>
          <w:spacing w:val="-4"/>
          <w:sz w:val="26"/>
          <w:szCs w:val="26"/>
          <w:lang w:val="en-US" w:eastAsia="ko-KR" w:bidi="th-TH"/>
        </w:rPr>
        <w:t>credit-impaired</w:t>
      </w:r>
      <w:proofErr w:type="gramEnd"/>
      <w:r w:rsidRPr="0098678D">
        <w:rPr>
          <w:rFonts w:ascii="CordiaUPC" w:eastAsia="Batang" w:hAnsi="CordiaUPC" w:cs="CordiaUPC" w:hint="cs"/>
          <w:spacing w:val="-4"/>
          <w:sz w:val="26"/>
          <w:szCs w:val="26"/>
          <w:lang w:val="en-US" w:eastAsia="ko-KR" w:bidi="th-TH"/>
        </w:rPr>
        <w:t xml:space="preserve">. </w:t>
      </w:r>
    </w:p>
    <w:p w14:paraId="51C47D32" w14:textId="77777777" w:rsidR="009B17F4" w:rsidRPr="0098678D" w:rsidRDefault="009B17F4" w:rsidP="00B85278">
      <w:pPr>
        <w:tabs>
          <w:tab w:val="left" w:pos="720"/>
        </w:tabs>
        <w:spacing w:line="240" w:lineRule="exact"/>
        <w:ind w:left="1800"/>
        <w:jc w:val="thaiDistribute"/>
        <w:rPr>
          <w:rFonts w:ascii="CordiaUPC" w:hAnsi="CordiaUPC" w:cs="CordiaUPC"/>
          <w:i/>
          <w:iCs/>
          <w:sz w:val="26"/>
          <w:szCs w:val="26"/>
        </w:rPr>
      </w:pPr>
    </w:p>
    <w:p w14:paraId="05D31AF8" w14:textId="77777777" w:rsidR="00B85278" w:rsidRPr="0098678D" w:rsidRDefault="00B85278" w:rsidP="00B85278">
      <w:pPr>
        <w:autoSpaceDE w:val="0"/>
        <w:autoSpaceDN w:val="0"/>
        <w:adjustRightInd w:val="0"/>
        <w:spacing w:line="240" w:lineRule="exact"/>
        <w:ind w:left="1800"/>
        <w:jc w:val="thaiDistribute"/>
        <w:rPr>
          <w:rFonts w:ascii="CordiaUPC" w:eastAsia="Batang" w:hAnsi="CordiaUPC" w:cs="CordiaUPC"/>
          <w:b/>
          <w:bCs/>
          <w:color w:val="0000FF"/>
          <w:sz w:val="26"/>
          <w:szCs w:val="26"/>
          <w:lang w:val="en-US" w:eastAsia="ko-KR" w:bidi="th-TH"/>
        </w:rPr>
      </w:pPr>
      <w:r w:rsidRPr="0098678D">
        <w:rPr>
          <w:rFonts w:ascii="CordiaUPC" w:eastAsia="Batang" w:hAnsi="CordiaUPC" w:cs="CordiaUPC" w:hint="cs"/>
          <w:i/>
          <w:iCs/>
          <w:spacing w:val="-4"/>
          <w:sz w:val="26"/>
          <w:szCs w:val="26"/>
          <w:lang w:val="en-US" w:eastAsia="ko-KR" w:bidi="th-TH"/>
        </w:rPr>
        <w:t xml:space="preserve">Loss allowances for ECL are presented in the statement of financial position  </w:t>
      </w:r>
    </w:p>
    <w:p w14:paraId="0EBE3EDD"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financial assets measured at amortised cost: as a deduction from the gross carrying amount of the </w:t>
      </w:r>
      <w:proofErr w:type="gramStart"/>
      <w:r w:rsidRPr="0098678D">
        <w:rPr>
          <w:rFonts w:ascii="CordiaUPC" w:hAnsi="CordiaUPC" w:cs="CordiaUPC" w:hint="cs"/>
          <w:sz w:val="26"/>
          <w:szCs w:val="26"/>
        </w:rPr>
        <w:t>assets;</w:t>
      </w:r>
      <w:proofErr w:type="gramEnd"/>
      <w:r w:rsidRPr="0098678D">
        <w:rPr>
          <w:rFonts w:ascii="CordiaUPC" w:hAnsi="CordiaUPC" w:cs="CordiaUPC" w:hint="cs"/>
          <w:sz w:val="26"/>
          <w:szCs w:val="26"/>
        </w:rPr>
        <w:t xml:space="preserve"> </w:t>
      </w:r>
    </w:p>
    <w:p w14:paraId="337E628D"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loan commitments and financial guarantee contracts: generally, as a provision; and </w:t>
      </w:r>
    </w:p>
    <w:p w14:paraId="129792E4"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financial assets measured at FVOCI: no loss allowance is recognised in the statement of financial position because the carrying amount of these assets is their fair value. However, expected credit loss is recognised in profit or loss.</w:t>
      </w:r>
    </w:p>
    <w:p w14:paraId="5BEAFC3C" w14:textId="77777777" w:rsidR="00B85278" w:rsidRPr="0098678D" w:rsidRDefault="00B85278" w:rsidP="00B85278">
      <w:pPr>
        <w:tabs>
          <w:tab w:val="left" w:pos="1080"/>
        </w:tabs>
        <w:spacing w:line="220" w:lineRule="exact"/>
        <w:jc w:val="thaiDistribute"/>
        <w:rPr>
          <w:rFonts w:ascii="CordiaUPC" w:hAnsi="CordiaUPC" w:cs="CordiaUPC"/>
          <w:color w:val="000000"/>
          <w:sz w:val="26"/>
          <w:szCs w:val="26"/>
        </w:rPr>
      </w:pPr>
    </w:p>
    <w:p w14:paraId="60DB679B" w14:textId="7CD6979E" w:rsidR="00B85278" w:rsidRPr="0098678D" w:rsidRDefault="00B85278" w:rsidP="00B85278">
      <w:pPr>
        <w:spacing w:line="220" w:lineRule="exact"/>
        <w:ind w:left="1800" w:hanging="720"/>
        <w:contextualSpacing/>
        <w:jc w:val="thaiDistribute"/>
        <w:rPr>
          <w:rFonts w:ascii="CordiaUPC" w:hAnsi="CordiaUPC" w:cs="CordiaUPC"/>
          <w:b/>
          <w:bCs/>
          <w:i/>
          <w:iCs/>
          <w:sz w:val="26"/>
          <w:szCs w:val="26"/>
        </w:rPr>
      </w:pPr>
      <w:r>
        <w:rPr>
          <w:rFonts w:ascii="CordiaUPC" w:hAnsi="CordiaUPC" w:cs="CordiaUPC"/>
          <w:i/>
          <w:iCs/>
          <w:sz w:val="26"/>
          <w:szCs w:val="26"/>
        </w:rPr>
        <w:t>3</w:t>
      </w:r>
      <w:r w:rsidRPr="0098678D">
        <w:rPr>
          <w:rFonts w:ascii="CordiaUPC" w:hAnsi="CordiaUPC" w:cs="CordiaUPC" w:hint="cs"/>
          <w:i/>
          <w:iCs/>
          <w:sz w:val="26"/>
          <w:szCs w:val="26"/>
        </w:rPr>
        <w:t>.4.</w:t>
      </w:r>
      <w:r>
        <w:rPr>
          <w:rFonts w:ascii="CordiaUPC" w:hAnsi="CordiaUPC" w:cs="CordiaUPC"/>
          <w:i/>
          <w:iCs/>
          <w:sz w:val="26"/>
          <w:szCs w:val="26"/>
        </w:rPr>
        <w:t>7</w:t>
      </w:r>
      <w:r w:rsidRPr="0098678D">
        <w:rPr>
          <w:rFonts w:ascii="CordiaUPC" w:hAnsi="CordiaUPC" w:cs="CordiaUPC" w:hint="cs"/>
          <w:i/>
          <w:iCs/>
          <w:sz w:val="26"/>
          <w:szCs w:val="26"/>
        </w:rPr>
        <w:tab/>
      </w:r>
      <w:r>
        <w:rPr>
          <w:rFonts w:ascii="CordiaUPC" w:hAnsi="CordiaUPC" w:cs="CordiaUPC"/>
          <w:i/>
          <w:iCs/>
          <w:sz w:val="26"/>
          <w:szCs w:val="26"/>
        </w:rPr>
        <w:t>Derivative held for risk management purposes and hedge account</w:t>
      </w:r>
      <w:r w:rsidR="009B17F4">
        <w:rPr>
          <w:rFonts w:ascii="CordiaUPC" w:hAnsi="CordiaUPC" w:cs="CordiaUPC"/>
          <w:i/>
          <w:iCs/>
          <w:sz w:val="26"/>
          <w:szCs w:val="26"/>
        </w:rPr>
        <w:t>i</w:t>
      </w:r>
      <w:r>
        <w:rPr>
          <w:rFonts w:ascii="CordiaUPC" w:hAnsi="CordiaUPC" w:cs="CordiaUPC"/>
          <w:i/>
          <w:iCs/>
          <w:sz w:val="26"/>
          <w:szCs w:val="26"/>
        </w:rPr>
        <w:t>ng</w:t>
      </w:r>
      <w:r w:rsidRPr="0098678D">
        <w:rPr>
          <w:rFonts w:ascii="CordiaUPC" w:hAnsi="CordiaUPC" w:cs="CordiaUPC" w:hint="cs"/>
          <w:b/>
          <w:bCs/>
          <w:i/>
          <w:iCs/>
          <w:sz w:val="26"/>
          <w:szCs w:val="26"/>
        </w:rPr>
        <w:t xml:space="preserve"> </w:t>
      </w:r>
    </w:p>
    <w:p w14:paraId="5C228F08" w14:textId="77777777" w:rsidR="00B85278" w:rsidRPr="0098678D" w:rsidRDefault="00B85278" w:rsidP="00B85278">
      <w:pPr>
        <w:spacing w:line="240" w:lineRule="exact"/>
        <w:jc w:val="thaiDistribute"/>
        <w:rPr>
          <w:rFonts w:ascii="CordiaUPC" w:hAnsi="CordiaUPC" w:cs="CordiaUPC"/>
          <w:color w:val="000000"/>
          <w:sz w:val="26"/>
          <w:szCs w:val="26"/>
        </w:rPr>
      </w:pPr>
    </w:p>
    <w:p w14:paraId="34D60B0F" w14:textId="77777777" w:rsidR="00B85278" w:rsidRPr="0098678D" w:rsidRDefault="00B85278" w:rsidP="00B85278">
      <w:pPr>
        <w:tabs>
          <w:tab w:val="left" w:pos="1800"/>
        </w:tabs>
        <w:spacing w:line="240" w:lineRule="exact"/>
        <w:ind w:left="180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Derivatives held for risk management purposes include all derivative assets and liabilities that are not classified as trading assets or liabilities. Derivatives held for risk management purposes are measured at fair value in the statement of financial position. </w:t>
      </w:r>
    </w:p>
    <w:p w14:paraId="5FFC8938" w14:textId="77777777" w:rsidR="00B85278" w:rsidRDefault="00B85278" w:rsidP="00B85278">
      <w:pPr>
        <w:tabs>
          <w:tab w:val="left" w:pos="1800"/>
        </w:tabs>
        <w:spacing w:line="240" w:lineRule="exact"/>
        <w:jc w:val="thaiDistribute"/>
        <w:rPr>
          <w:rFonts w:ascii="CordiaUPC" w:hAnsi="CordiaUPC" w:cs="CordiaUPC"/>
          <w:color w:val="000000"/>
          <w:sz w:val="26"/>
          <w:szCs w:val="26"/>
        </w:rPr>
      </w:pPr>
    </w:p>
    <w:p w14:paraId="76291876" w14:textId="77777777" w:rsidR="00B85278" w:rsidRPr="0098678D" w:rsidRDefault="00B85278" w:rsidP="00B85278">
      <w:pPr>
        <w:tabs>
          <w:tab w:val="left" w:pos="1800"/>
        </w:tabs>
        <w:spacing w:line="240" w:lineRule="exact"/>
        <w:ind w:left="1800"/>
        <w:contextualSpacing/>
        <w:jc w:val="thaiDistribute"/>
        <w:rPr>
          <w:rFonts w:ascii="CordiaUPC" w:hAnsi="CordiaUPC" w:cs="CordiaUPC"/>
          <w:sz w:val="26"/>
          <w:szCs w:val="26"/>
        </w:rPr>
      </w:pPr>
      <w:r w:rsidRPr="0098678D">
        <w:rPr>
          <w:rFonts w:ascii="CordiaUPC" w:hAnsi="CordiaUPC" w:cs="CordiaUPC" w:hint="cs"/>
          <w:sz w:val="26"/>
          <w:szCs w:val="26"/>
        </w:rPr>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makes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w:t>
      </w:r>
      <w:proofErr w:type="gramStart"/>
      <w:r w:rsidRPr="0098678D">
        <w:rPr>
          <w:rFonts w:ascii="CordiaUPC" w:hAnsi="CordiaUPC" w:cs="CordiaUPC" w:hint="cs"/>
          <w:sz w:val="26"/>
          <w:szCs w:val="26"/>
        </w:rPr>
        <w:t>make an assessment of</w:t>
      </w:r>
      <w:proofErr w:type="gramEnd"/>
      <w:r w:rsidRPr="0098678D">
        <w:rPr>
          <w:rFonts w:ascii="CordiaUPC" w:hAnsi="CordiaUPC" w:cs="CordiaUPC" w:hint="cs"/>
          <w:sz w:val="26"/>
          <w:szCs w:val="26"/>
        </w:rPr>
        <w:t xml:space="preserve"> whether the forecast transaction is highly probable to occur and presents an exposure to variations in cash flows that could ultimately affect profit or loss. </w:t>
      </w:r>
    </w:p>
    <w:p w14:paraId="219C4F05" w14:textId="77777777" w:rsidR="00B85278" w:rsidRPr="0098678D" w:rsidRDefault="00B85278" w:rsidP="00B85278">
      <w:pPr>
        <w:tabs>
          <w:tab w:val="left" w:pos="1620"/>
        </w:tabs>
        <w:spacing w:line="240" w:lineRule="exact"/>
        <w:ind w:left="1620"/>
        <w:jc w:val="thaiDistribute"/>
        <w:rPr>
          <w:rFonts w:ascii="CordiaUPC" w:hAnsi="CordiaUPC" w:cs="CordiaUPC"/>
          <w:color w:val="000000"/>
          <w:sz w:val="26"/>
          <w:szCs w:val="26"/>
        </w:rPr>
      </w:pPr>
    </w:p>
    <w:p w14:paraId="049038E1" w14:textId="77777777" w:rsidR="00B85278" w:rsidRPr="0098678D" w:rsidRDefault="00B85278" w:rsidP="00B85278">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800"/>
        <w:contextualSpacing/>
        <w:jc w:val="thaiDistribute"/>
        <w:rPr>
          <w:rFonts w:ascii="CordiaUPC" w:hAnsi="CordiaUPC" w:cs="CordiaUPC"/>
          <w:sz w:val="26"/>
          <w:szCs w:val="26"/>
        </w:rPr>
      </w:pPr>
      <w:r w:rsidRPr="0098678D">
        <w:rPr>
          <w:rFonts w:ascii="CordiaUPC" w:hAnsi="CordiaUPC" w:cs="CordiaUPC" w:hint="cs"/>
          <w:sz w:val="26"/>
          <w:szCs w:val="26"/>
        </w:rPr>
        <w:t xml:space="preserve">These hedging relationships are discussed below. </w:t>
      </w:r>
    </w:p>
    <w:p w14:paraId="2BE2BCD9" w14:textId="77777777" w:rsidR="00B85278" w:rsidRPr="0098678D" w:rsidRDefault="00B85278" w:rsidP="00B85278">
      <w:pPr>
        <w:spacing w:line="240" w:lineRule="exact"/>
        <w:ind w:left="1620"/>
        <w:jc w:val="thaiDistribute"/>
        <w:rPr>
          <w:rFonts w:ascii="CordiaUPC" w:hAnsi="CordiaUPC" w:cs="CordiaUPC"/>
          <w:color w:val="000000"/>
          <w:sz w:val="26"/>
          <w:szCs w:val="26"/>
        </w:rPr>
      </w:pPr>
    </w:p>
    <w:p w14:paraId="347391A5" w14:textId="77777777" w:rsidR="00B85278" w:rsidRPr="0098678D" w:rsidRDefault="00B85278" w:rsidP="00B85278">
      <w:pPr>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 xml:space="preserve">Fair value hedge </w:t>
      </w:r>
    </w:p>
    <w:p w14:paraId="50A7455A" w14:textId="77777777" w:rsidR="00B85278" w:rsidRPr="0098678D" w:rsidRDefault="00B85278" w:rsidP="00B85278">
      <w:pPr>
        <w:spacing w:line="240" w:lineRule="exact"/>
        <w:ind w:left="1800"/>
        <w:jc w:val="thaiDistribute"/>
        <w:rPr>
          <w:rFonts w:ascii="CordiaUPC" w:hAnsi="CordiaUPC" w:cs="CordiaUPC"/>
          <w:color w:val="000000"/>
          <w:sz w:val="26"/>
          <w:szCs w:val="26"/>
        </w:rPr>
      </w:pPr>
    </w:p>
    <w:p w14:paraId="3C1C6271" w14:textId="77777777" w:rsidR="00B85278" w:rsidRPr="0098678D" w:rsidRDefault="00B85278" w:rsidP="00B85278">
      <w:pPr>
        <w:spacing w:line="240" w:lineRule="exact"/>
        <w:ind w:left="180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w:t>
      </w:r>
      <w:proofErr w:type="gramStart"/>
      <w:r w:rsidRPr="0098678D">
        <w:rPr>
          <w:rFonts w:ascii="CordiaUPC" w:hAnsi="CordiaUPC" w:cs="CordiaUPC" w:hint="cs"/>
          <w:color w:val="000000"/>
          <w:sz w:val="26"/>
          <w:szCs w:val="26"/>
        </w:rPr>
        <w:t>its</w:t>
      </w:r>
      <w:proofErr w:type="gramEnd"/>
      <w:r w:rsidRPr="0098678D">
        <w:rPr>
          <w:rFonts w:ascii="CordiaUPC" w:hAnsi="CordiaUPC" w:cs="CordiaUPC" w:hint="cs"/>
          <w:color w:val="000000"/>
          <w:sz w:val="26"/>
          <w:szCs w:val="26"/>
        </w:rPr>
        <w:t xml:space="preserve"> carrying amount is adjusted accordingly. </w:t>
      </w:r>
    </w:p>
    <w:p w14:paraId="27F94D3D" w14:textId="77777777" w:rsidR="00B85278" w:rsidRPr="0098678D" w:rsidRDefault="00B85278" w:rsidP="00B85278">
      <w:pPr>
        <w:spacing w:line="240" w:lineRule="exact"/>
        <w:ind w:left="1800"/>
        <w:contextualSpacing/>
        <w:jc w:val="thaiDistribute"/>
        <w:rPr>
          <w:rFonts w:ascii="CordiaUPC" w:hAnsi="CordiaUPC" w:cs="CordiaUPC"/>
          <w:color w:val="000000"/>
          <w:sz w:val="26"/>
          <w:szCs w:val="26"/>
        </w:rPr>
      </w:pPr>
    </w:p>
    <w:p w14:paraId="2214DBE1" w14:textId="77777777" w:rsidR="00B85278" w:rsidRPr="0098678D" w:rsidRDefault="00B85278" w:rsidP="00B85278">
      <w:pPr>
        <w:spacing w:line="240" w:lineRule="exact"/>
        <w:ind w:left="1800"/>
        <w:contextualSpacing/>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If the hedging derivative expires or is sold, </w:t>
      </w:r>
      <w:proofErr w:type="gramStart"/>
      <w:r w:rsidRPr="0098678D">
        <w:rPr>
          <w:rFonts w:ascii="CordiaUPC" w:hAnsi="CordiaUPC" w:cs="CordiaUPC" w:hint="cs"/>
          <w:color w:val="000000"/>
          <w:sz w:val="26"/>
          <w:szCs w:val="26"/>
        </w:rPr>
        <w:t>terminated</w:t>
      </w:r>
      <w:proofErr w:type="gramEnd"/>
      <w:r w:rsidRPr="0098678D">
        <w:rPr>
          <w:rFonts w:ascii="CordiaUPC" w:hAnsi="CordiaUPC" w:cs="CordiaUPC" w:hint="cs"/>
          <w:color w:val="000000"/>
          <w:sz w:val="26"/>
          <w:szCs w:val="26"/>
        </w:rPr>
        <w:t xml:space="preserve"> or exercised, or the hedge no longer meets the criteria for fair value hedge accounting, or the hedge designation is revoked, then hedge accounting is discontinued prospectively. </w:t>
      </w:r>
    </w:p>
    <w:p w14:paraId="1543FB7E" w14:textId="77777777" w:rsidR="00B85278" w:rsidRPr="0098678D" w:rsidRDefault="00B85278" w:rsidP="00B85278">
      <w:pPr>
        <w:spacing w:line="240" w:lineRule="exact"/>
        <w:ind w:left="1800"/>
        <w:contextualSpacing/>
        <w:jc w:val="thaiDistribute"/>
        <w:rPr>
          <w:rFonts w:ascii="CordiaUPC" w:hAnsi="CordiaUPC" w:cs="CordiaUPC"/>
          <w:i/>
          <w:iCs/>
          <w:color w:val="000000"/>
          <w:sz w:val="26"/>
          <w:szCs w:val="26"/>
        </w:rPr>
      </w:pPr>
    </w:p>
    <w:p w14:paraId="6C13BF74" w14:textId="77777777" w:rsidR="00B85278" w:rsidRPr="0098678D" w:rsidRDefault="00B85278" w:rsidP="00B85278">
      <w:pPr>
        <w:spacing w:line="240" w:lineRule="exact"/>
        <w:ind w:left="1800"/>
        <w:jc w:val="thaiDistribute"/>
        <w:rPr>
          <w:rFonts w:ascii="CordiaUPC" w:hAnsi="CordiaUPC" w:cs="CordiaUPC"/>
          <w:i/>
          <w:iCs/>
          <w:sz w:val="26"/>
          <w:szCs w:val="26"/>
        </w:rPr>
      </w:pPr>
      <w:r w:rsidRPr="0098678D">
        <w:rPr>
          <w:rFonts w:ascii="CordiaUPC" w:hAnsi="CordiaUPC" w:cs="CordiaUPC" w:hint="cs"/>
          <w:i/>
          <w:iCs/>
          <w:sz w:val="26"/>
          <w:szCs w:val="26"/>
        </w:rPr>
        <w:t xml:space="preserve">Cash flow hedges </w:t>
      </w:r>
    </w:p>
    <w:p w14:paraId="4CA4A533" w14:textId="77777777" w:rsidR="00B85278" w:rsidRPr="0098678D" w:rsidRDefault="00B85278" w:rsidP="00B85278">
      <w:pPr>
        <w:spacing w:line="240" w:lineRule="exact"/>
        <w:ind w:left="1800"/>
        <w:contextualSpacing/>
        <w:jc w:val="thaiDistribute"/>
        <w:rPr>
          <w:rFonts w:ascii="CordiaUPC" w:hAnsi="CordiaUPC" w:cs="CordiaUPC"/>
          <w:color w:val="000000"/>
          <w:sz w:val="26"/>
          <w:szCs w:val="26"/>
        </w:rPr>
      </w:pPr>
    </w:p>
    <w:p w14:paraId="63626A45"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 of profit or loss and OCI. </w:t>
      </w:r>
    </w:p>
    <w:p w14:paraId="5193C39D"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color w:val="000000"/>
          <w:sz w:val="26"/>
          <w:szCs w:val="26"/>
        </w:rPr>
      </w:pPr>
    </w:p>
    <w:p w14:paraId="2CC4431D" w14:textId="50AB27C9" w:rsidR="00B85278" w:rsidRDefault="00B85278" w:rsidP="00B85278">
      <w:pPr>
        <w:autoSpaceDE w:val="0"/>
        <w:autoSpaceDN w:val="0"/>
        <w:adjustRightInd w:val="0"/>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 xml:space="preserve">If the hedging derivative expires or is sold, </w:t>
      </w:r>
      <w:proofErr w:type="gramStart"/>
      <w:r w:rsidRPr="0098678D">
        <w:rPr>
          <w:rFonts w:ascii="CordiaUPC" w:hAnsi="CordiaUPC" w:cs="CordiaUPC" w:hint="cs"/>
          <w:color w:val="000000"/>
          <w:sz w:val="26"/>
          <w:szCs w:val="26"/>
        </w:rPr>
        <w:t>terminated</w:t>
      </w:r>
      <w:proofErr w:type="gramEnd"/>
      <w:r w:rsidRPr="0098678D">
        <w:rPr>
          <w:rFonts w:ascii="CordiaUPC" w:hAnsi="CordiaUPC" w:cs="CordiaUPC" w:hint="cs"/>
          <w:color w:val="000000"/>
          <w:sz w:val="26"/>
          <w:szCs w:val="26"/>
        </w:rPr>
        <w:t xml:space="preserve"> or exercised, or the hedge no longer meets the criteria for cash flow hedge accounting, or the hedge designation is revoked, then hedge accounting is discontinued prospectively. </w:t>
      </w:r>
    </w:p>
    <w:p w14:paraId="51222F19" w14:textId="77777777" w:rsidR="009B17F4" w:rsidRPr="0098678D" w:rsidRDefault="009B17F4" w:rsidP="00B85278">
      <w:pPr>
        <w:autoSpaceDE w:val="0"/>
        <w:autoSpaceDN w:val="0"/>
        <w:adjustRightInd w:val="0"/>
        <w:spacing w:line="240" w:lineRule="exact"/>
        <w:ind w:left="1800"/>
        <w:jc w:val="thaiDistribute"/>
        <w:rPr>
          <w:rFonts w:ascii="CordiaUPC" w:hAnsi="CordiaUPC" w:cs="CordiaUPC"/>
          <w:color w:val="000000"/>
          <w:sz w:val="26"/>
          <w:szCs w:val="26"/>
        </w:rPr>
      </w:pPr>
    </w:p>
    <w:p w14:paraId="0686D75A" w14:textId="68822C35" w:rsidR="00B85278" w:rsidRPr="0098678D" w:rsidRDefault="00B85278" w:rsidP="009B17F4">
      <w:pPr>
        <w:autoSpaceDE w:val="0"/>
        <w:autoSpaceDN w:val="0"/>
        <w:adjustRightInd w:val="0"/>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rPr>
        <w:t>If the hedged cash flows are no longer expected to occur, then the Bank and its subsidiaries immediately reclassif</w:t>
      </w:r>
      <w:r>
        <w:rPr>
          <w:rFonts w:ascii="CordiaUPC" w:hAnsi="CordiaUPC" w:cs="CordiaUPC"/>
          <w:color w:val="000000"/>
          <w:sz w:val="26"/>
          <w:szCs w:val="26"/>
        </w:rPr>
        <w:t>y</w:t>
      </w:r>
      <w:r w:rsidRPr="0098678D">
        <w:rPr>
          <w:rFonts w:ascii="CordiaUPC" w:hAnsi="CordiaUPC" w:cs="CordiaUPC" w:hint="cs"/>
          <w:color w:val="000000"/>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Pr>
          <w:rFonts w:ascii="CordiaUPC" w:hAnsi="CordiaUPC" w:cs="CordiaUPC"/>
          <w:color w:val="000000"/>
          <w:sz w:val="26"/>
          <w:szCs w:val="26"/>
        </w:rPr>
        <w:t>t</w:t>
      </w:r>
      <w:r w:rsidRPr="0098678D">
        <w:rPr>
          <w:rFonts w:ascii="CordiaUPC" w:hAnsi="CordiaUPC" w:cs="CordiaUPC" w:hint="cs"/>
          <w:color w:val="000000"/>
          <w:sz w:val="26"/>
          <w:szCs w:val="26"/>
        </w:rPr>
        <w:t>he Bank and its subsidiaries  reclassify the amount in the hedging reserve from OCI to profit or loss on a straight</w:t>
      </w:r>
      <w:r w:rsidRPr="0098678D">
        <w:rPr>
          <w:rFonts w:ascii="CordiaUPC" w:hAnsi="CordiaUPC" w:cs="CordiaUPC" w:hint="cs"/>
          <w:color w:val="000000"/>
          <w:sz w:val="26"/>
          <w:szCs w:val="26"/>
        </w:rPr>
        <w:noBreakHyphen/>
        <w:t>line basis.</w:t>
      </w:r>
    </w:p>
    <w:p w14:paraId="7E005163" w14:textId="77777777" w:rsidR="00B85278" w:rsidRPr="0098678D" w:rsidRDefault="00B85278" w:rsidP="00B85278">
      <w:pPr>
        <w:autoSpaceDE w:val="0"/>
        <w:autoSpaceDN w:val="0"/>
        <w:adjustRightInd w:val="0"/>
        <w:spacing w:line="240" w:lineRule="exact"/>
        <w:ind w:left="1800"/>
        <w:jc w:val="thaiDistribute"/>
        <w:rPr>
          <w:rFonts w:ascii="CordiaUPC" w:hAnsi="CordiaUPC" w:cs="CordiaUPC"/>
          <w:i/>
          <w:iCs/>
          <w:color w:val="000000"/>
          <w:sz w:val="26"/>
          <w:szCs w:val="26"/>
          <w:lang w:bidi="th-TH"/>
        </w:rPr>
      </w:pPr>
      <w:r w:rsidRPr="0098678D">
        <w:rPr>
          <w:rFonts w:ascii="CordiaUPC" w:hAnsi="CordiaUPC" w:cs="CordiaUPC" w:hint="cs"/>
          <w:i/>
          <w:iCs/>
          <w:color w:val="000000"/>
          <w:sz w:val="26"/>
          <w:szCs w:val="26"/>
          <w:lang w:bidi="th-TH"/>
        </w:rPr>
        <w:t>Hedge of derivative which not measured at fair value</w:t>
      </w:r>
    </w:p>
    <w:p w14:paraId="6D3F4C4B" w14:textId="77777777" w:rsidR="00B85278" w:rsidRPr="0098678D" w:rsidRDefault="00B85278" w:rsidP="00B85278">
      <w:pPr>
        <w:pStyle w:val="ListParagraph"/>
        <w:spacing w:line="240" w:lineRule="exact"/>
        <w:ind w:left="1800"/>
        <w:jc w:val="thaiDistribute"/>
        <w:rPr>
          <w:rFonts w:ascii="CordiaUPC" w:hAnsi="CordiaUPC" w:cs="CordiaUPC"/>
          <w:color w:val="000000"/>
          <w:sz w:val="26"/>
          <w:szCs w:val="26"/>
          <w:lang w:bidi="th-TH"/>
        </w:rPr>
      </w:pPr>
    </w:p>
    <w:p w14:paraId="305EC093" w14:textId="77777777" w:rsidR="00B85278" w:rsidRPr="0098678D" w:rsidRDefault="00B85278" w:rsidP="00B85278">
      <w:pPr>
        <w:pStyle w:val="ListParagraph"/>
        <w:spacing w:line="240" w:lineRule="exact"/>
        <w:ind w:left="1800"/>
        <w:jc w:val="thaiDistribute"/>
        <w:rPr>
          <w:rFonts w:ascii="CordiaUPC" w:hAnsi="CordiaUPC" w:cs="CordiaUPC"/>
          <w:color w:val="000000"/>
          <w:sz w:val="26"/>
          <w:szCs w:val="26"/>
        </w:rPr>
      </w:pPr>
      <w:r w:rsidRPr="0098678D">
        <w:rPr>
          <w:rFonts w:ascii="CordiaUPC" w:hAnsi="CordiaUPC" w:cs="CordiaUPC" w:hint="cs"/>
          <w:color w:val="000000"/>
          <w:sz w:val="26"/>
          <w:szCs w:val="26"/>
          <w:lang w:bidi="th-TH"/>
        </w:rPr>
        <w:t xml:space="preserve">The Bank and its subsidiaries recognise hedge transactions on an accrual basis. Hedge instrument is recognised on an accrual basis. </w:t>
      </w:r>
    </w:p>
    <w:p w14:paraId="4F55BB56" w14:textId="77777777" w:rsidR="00B85278" w:rsidRPr="0098678D" w:rsidRDefault="00B85278" w:rsidP="00B85278">
      <w:pPr>
        <w:spacing w:line="240" w:lineRule="exact"/>
        <w:rPr>
          <w:rFonts w:ascii="CordiaUPC" w:hAnsi="CordiaUPC" w:cs="CordiaUPC"/>
          <w:i/>
          <w:iCs/>
          <w:sz w:val="26"/>
          <w:szCs w:val="26"/>
        </w:rPr>
      </w:pPr>
    </w:p>
    <w:p w14:paraId="2700B96C" w14:textId="77777777" w:rsidR="00B85278" w:rsidRPr="0098678D" w:rsidRDefault="00B85278" w:rsidP="00B85278">
      <w:pPr>
        <w:tabs>
          <w:tab w:val="left" w:pos="720"/>
        </w:tabs>
        <w:spacing w:line="240" w:lineRule="exact"/>
        <w:ind w:left="1800"/>
        <w:jc w:val="thaiDistribute"/>
        <w:rPr>
          <w:rFonts w:ascii="CordiaUPC" w:hAnsi="CordiaUPC" w:cs="CordiaUPC"/>
          <w:sz w:val="26"/>
          <w:szCs w:val="26"/>
        </w:rPr>
      </w:pPr>
      <w:r w:rsidRPr="0098678D">
        <w:rPr>
          <w:rFonts w:ascii="CordiaUPC" w:hAnsi="CordiaUPC" w:cs="CordiaUPC" w:hint="cs"/>
          <w:i/>
          <w:iCs/>
          <w:sz w:val="26"/>
          <w:szCs w:val="26"/>
        </w:rPr>
        <w:t>Embedded</w:t>
      </w:r>
      <w:r w:rsidRPr="0098678D">
        <w:rPr>
          <w:rFonts w:ascii="CordiaUPC" w:hAnsi="CordiaUPC" w:cs="CordiaUPC" w:hint="cs"/>
          <w:sz w:val="26"/>
          <w:szCs w:val="26"/>
        </w:rPr>
        <w:t xml:space="preserve"> derivatives </w:t>
      </w:r>
    </w:p>
    <w:p w14:paraId="61D61C47" w14:textId="77777777" w:rsidR="00B85278" w:rsidRPr="0098678D" w:rsidRDefault="00B85278" w:rsidP="00B85278">
      <w:pPr>
        <w:spacing w:line="240" w:lineRule="exact"/>
        <w:ind w:left="540" w:right="-28"/>
        <w:jc w:val="thaiDistribute"/>
        <w:rPr>
          <w:rFonts w:ascii="CordiaUPC" w:hAnsi="CordiaUPC" w:cs="CordiaUPC"/>
          <w:sz w:val="26"/>
          <w:szCs w:val="26"/>
        </w:rPr>
      </w:pPr>
    </w:p>
    <w:p w14:paraId="6E07CAE6" w14:textId="77777777" w:rsidR="00B85278" w:rsidRPr="0098678D" w:rsidRDefault="00B85278" w:rsidP="00B85278">
      <w:pPr>
        <w:tabs>
          <w:tab w:val="left" w:pos="720"/>
          <w:tab w:val="left" w:pos="1800"/>
        </w:tabs>
        <w:spacing w:line="240" w:lineRule="exact"/>
        <w:ind w:left="1800"/>
        <w:jc w:val="thaiDistribute"/>
        <w:rPr>
          <w:rFonts w:ascii="CordiaUPC" w:hAnsi="CordiaUPC" w:cs="CordiaUPC"/>
          <w:sz w:val="26"/>
          <w:szCs w:val="26"/>
        </w:rPr>
      </w:pPr>
      <w:r w:rsidRPr="0098678D">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3BFFC41A"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host contract is not an asset in the scope of IFRS </w:t>
      </w:r>
      <w:proofErr w:type="gramStart"/>
      <w:r w:rsidRPr="0098678D">
        <w:rPr>
          <w:rFonts w:ascii="CordiaUPC" w:hAnsi="CordiaUPC" w:cs="CordiaUPC" w:hint="cs"/>
          <w:sz w:val="26"/>
          <w:szCs w:val="26"/>
        </w:rPr>
        <w:t>9;</w:t>
      </w:r>
      <w:proofErr w:type="gramEnd"/>
      <w:r w:rsidRPr="0098678D">
        <w:rPr>
          <w:rFonts w:ascii="CordiaUPC" w:hAnsi="CordiaUPC" w:cs="CordiaUPC" w:hint="cs"/>
          <w:sz w:val="26"/>
          <w:szCs w:val="26"/>
        </w:rPr>
        <w:t xml:space="preserve"> </w:t>
      </w:r>
    </w:p>
    <w:p w14:paraId="5E12FEAC"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host contract is not itself carried at </w:t>
      </w:r>
      <w:proofErr w:type="gramStart"/>
      <w:r w:rsidRPr="0098678D">
        <w:rPr>
          <w:rFonts w:ascii="CordiaUPC" w:hAnsi="CordiaUPC" w:cs="CordiaUPC" w:hint="cs"/>
          <w:sz w:val="26"/>
          <w:szCs w:val="26"/>
        </w:rPr>
        <w:t>FVTPL;</w:t>
      </w:r>
      <w:proofErr w:type="gramEnd"/>
      <w:r w:rsidRPr="0098678D">
        <w:rPr>
          <w:rFonts w:ascii="CordiaUPC" w:hAnsi="CordiaUPC" w:cs="CordiaUPC" w:hint="cs"/>
          <w:sz w:val="26"/>
          <w:szCs w:val="26"/>
        </w:rPr>
        <w:t xml:space="preserve"> </w:t>
      </w:r>
    </w:p>
    <w:p w14:paraId="19C0F589"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terms of the embedded derivative would meet the definition of a derivative if they were contained in a separate contract; and </w:t>
      </w:r>
    </w:p>
    <w:p w14:paraId="1A985593" w14:textId="77777777" w:rsidR="00B85278" w:rsidRPr="0098678D" w:rsidRDefault="00B85278" w:rsidP="005E758D">
      <w:pPr>
        <w:numPr>
          <w:ilvl w:val="0"/>
          <w:numId w:val="27"/>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980" w:hanging="180"/>
        <w:contextualSpacing/>
        <w:jc w:val="thaiDistribute"/>
        <w:rPr>
          <w:rFonts w:ascii="CordiaUPC" w:hAnsi="CordiaUPC" w:cs="CordiaUPC"/>
          <w:sz w:val="26"/>
          <w:szCs w:val="26"/>
        </w:rPr>
      </w:pPr>
      <w:r w:rsidRPr="0098678D">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6117A2D8" w14:textId="77777777" w:rsidR="00B85278" w:rsidRDefault="00B85278" w:rsidP="00BF64BF">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exact"/>
        <w:ind w:left="1800"/>
        <w:jc w:val="thaiDistribute"/>
        <w:rPr>
          <w:rFonts w:ascii="CordiaUPC" w:eastAsia="Times New Roman" w:hAnsi="CordiaUPC" w:cs="CordiaUPC"/>
          <w:sz w:val="26"/>
          <w:szCs w:val="26"/>
          <w:lang w:val="en-US" w:bidi="th-TH"/>
        </w:rPr>
      </w:pPr>
      <w:r w:rsidRPr="0098678D">
        <w:rPr>
          <w:rFonts w:ascii="CordiaUPC" w:eastAsia="Times New Roman" w:hAnsi="CordiaUPC" w:cs="CordiaUPC" w:hint="cs"/>
          <w:sz w:val="26"/>
          <w:szCs w:val="26"/>
          <w:lang w:val="en-US" w:bidi="th-TH"/>
        </w:rPr>
        <w:t xml:space="preserve">Separated embedded derivatives are measured at fair value, with all changes in fair value </w:t>
      </w:r>
      <w:proofErr w:type="spellStart"/>
      <w:r w:rsidRPr="0098678D">
        <w:rPr>
          <w:rFonts w:ascii="CordiaUPC" w:eastAsia="Times New Roman" w:hAnsi="CordiaUPC" w:cs="CordiaUPC" w:hint="cs"/>
          <w:sz w:val="26"/>
          <w:szCs w:val="26"/>
          <w:lang w:val="en-US" w:bidi="th-TH"/>
        </w:rPr>
        <w:t>recognised</w:t>
      </w:r>
      <w:proofErr w:type="spellEnd"/>
      <w:r w:rsidRPr="0098678D">
        <w:rPr>
          <w:rFonts w:ascii="CordiaUPC" w:eastAsia="Times New Roman" w:hAnsi="CordiaUPC" w:cs="CordiaUPC" w:hint="cs"/>
          <w:sz w:val="26"/>
          <w:szCs w:val="26"/>
          <w:lang w:val="en-US" w:bidi="th-TH"/>
        </w:rPr>
        <w:t xml:space="preserve"> in profit or loss unless they form</w:t>
      </w:r>
      <w:r>
        <w:rPr>
          <w:rFonts w:ascii="CordiaUPC" w:eastAsia="Times New Roman" w:hAnsi="CordiaUPC" w:cs="CordiaUPC"/>
          <w:sz w:val="26"/>
          <w:szCs w:val="26"/>
          <w:lang w:val="en-US" w:bidi="th-TH"/>
        </w:rPr>
        <w:t xml:space="preserve"> a</w:t>
      </w:r>
      <w:r w:rsidRPr="0098678D">
        <w:rPr>
          <w:rFonts w:ascii="CordiaUPC" w:eastAsia="Times New Roman" w:hAnsi="CordiaUPC" w:cs="CordiaUPC" w:hint="cs"/>
          <w:sz w:val="26"/>
          <w:szCs w:val="26"/>
          <w:lang w:val="en-US" w:bidi="th-TH"/>
        </w:rPr>
        <w:t xml:space="preserve"> part of a qualifying cash flow or net investment hedging relationship. </w:t>
      </w:r>
    </w:p>
    <w:p w14:paraId="62CF2C62" w14:textId="77777777" w:rsidR="00B85278" w:rsidRPr="008B6442" w:rsidRDefault="00B85278" w:rsidP="00B85278">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exact"/>
        <w:ind w:left="1800"/>
        <w:jc w:val="thaiDistribute"/>
        <w:rPr>
          <w:rFonts w:ascii="CordiaUPC" w:eastAsia="Times New Roman" w:hAnsi="CordiaUPC" w:cs="CordiaUPC"/>
          <w:sz w:val="26"/>
          <w:szCs w:val="26"/>
          <w:lang w:val="en-US" w:bidi="th-TH"/>
        </w:rPr>
      </w:pPr>
    </w:p>
    <w:p w14:paraId="40E6855E" w14:textId="77777777" w:rsidR="00B85278" w:rsidRPr="0098678D" w:rsidRDefault="00B85278" w:rsidP="00B85278">
      <w:pPr>
        <w:keepNext/>
        <w:keepLines/>
        <w:spacing w:line="240" w:lineRule="exact"/>
        <w:ind w:left="540" w:hanging="540"/>
        <w:outlineLvl w:val="1"/>
        <w:rPr>
          <w:rFonts w:ascii="CordiaUPC" w:hAnsi="CordiaUPC" w:cs="CordiaUPC"/>
          <w:b/>
          <w:iCs/>
          <w:color w:val="0000FF"/>
          <w:sz w:val="26"/>
          <w:szCs w:val="26"/>
        </w:rPr>
      </w:pPr>
      <w:r>
        <w:rPr>
          <w:rFonts w:ascii="CordiaUPC" w:hAnsi="CordiaUPC" w:cs="CordiaUPC"/>
          <w:b/>
          <w:bCs/>
          <w:i/>
          <w:iCs/>
          <w:sz w:val="26"/>
          <w:szCs w:val="26"/>
          <w:lang w:val="en-US" w:bidi="th-TH"/>
        </w:rPr>
        <w:t>3</w:t>
      </w:r>
      <w:r w:rsidRPr="0098678D">
        <w:rPr>
          <w:rFonts w:ascii="CordiaUPC" w:hAnsi="CordiaUPC" w:cs="CordiaUPC" w:hint="cs"/>
          <w:b/>
          <w:bCs/>
          <w:i/>
          <w:iCs/>
          <w:sz w:val="26"/>
          <w:szCs w:val="26"/>
          <w:lang w:val="en-US" w:bidi="th-TH"/>
        </w:rPr>
        <w:t>.5</w:t>
      </w:r>
      <w:r w:rsidRPr="0098678D">
        <w:rPr>
          <w:rFonts w:ascii="CordiaUPC" w:hAnsi="CordiaUPC" w:cs="CordiaUPC" w:hint="cs"/>
          <w:b/>
          <w:bCs/>
          <w:i/>
          <w:iCs/>
          <w:sz w:val="26"/>
          <w:szCs w:val="26"/>
          <w:lang w:val="en-US" w:bidi="th-TH"/>
        </w:rPr>
        <w:tab/>
      </w:r>
      <w:r w:rsidRPr="0098678D">
        <w:rPr>
          <w:rFonts w:ascii="CordiaUPC" w:hAnsi="CordiaUPC" w:cs="CordiaUPC" w:hint="cs"/>
          <w:b/>
          <w:bCs/>
          <w:i/>
          <w:sz w:val="26"/>
          <w:szCs w:val="26"/>
        </w:rPr>
        <w:t>Securities purchased under resale agreements/Securities sold under repurchase agreements</w:t>
      </w:r>
    </w:p>
    <w:p w14:paraId="669731DA" w14:textId="77777777" w:rsidR="00B85278" w:rsidRPr="0098678D" w:rsidRDefault="00B85278" w:rsidP="00B85278">
      <w:pPr>
        <w:spacing w:line="240" w:lineRule="exact"/>
        <w:ind w:left="547"/>
        <w:jc w:val="both"/>
        <w:rPr>
          <w:rFonts w:ascii="CordiaUPC" w:hAnsi="CordiaUPC" w:cs="CordiaUPC"/>
          <w:sz w:val="26"/>
          <w:szCs w:val="26"/>
          <w:lang w:val="en-AU"/>
        </w:rPr>
      </w:pPr>
    </w:p>
    <w:p w14:paraId="516055B5" w14:textId="77777777" w:rsidR="00B85278" w:rsidRPr="0098678D"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98678D">
        <w:rPr>
          <w:rFonts w:ascii="CordiaUPC" w:hAnsi="CordiaUPC" w:cs="CordiaUPC" w:hint="cs"/>
          <w:spacing w:val="-4"/>
          <w:sz w:val="26"/>
          <w:szCs w:val="26"/>
          <w:lang w:val="en-AU"/>
        </w:rPr>
        <w:t>commitments are presented as liabilities under the caption of “Interbank and money market items (liabilities)”</w:t>
      </w:r>
      <w:r w:rsidRPr="0098678D">
        <w:rPr>
          <w:rFonts w:ascii="CordiaUPC" w:hAnsi="CordiaUPC" w:cs="CordiaUPC" w:hint="cs"/>
          <w:sz w:val="26"/>
          <w:szCs w:val="26"/>
          <w:lang w:val="en-AU"/>
        </w:rPr>
        <w:t xml:space="preserve"> or “Debt issued and borrowings, net”, depending upon the type of its counterparty, in the statements of financial position, at the amounts received from the sale of those securities, and the underlying securities are treated as collateral.</w:t>
      </w:r>
    </w:p>
    <w:p w14:paraId="77C4CE9A" w14:textId="77777777" w:rsidR="00B85278" w:rsidRPr="0098678D" w:rsidRDefault="00B85278" w:rsidP="00B85278">
      <w:pPr>
        <w:spacing w:line="240" w:lineRule="exact"/>
        <w:ind w:left="547"/>
        <w:jc w:val="both"/>
        <w:rPr>
          <w:rFonts w:ascii="CordiaUPC" w:hAnsi="CordiaUPC" w:cs="CordiaUPC"/>
          <w:sz w:val="26"/>
          <w:szCs w:val="26"/>
          <w:lang w:val="en-AU"/>
        </w:rPr>
      </w:pPr>
    </w:p>
    <w:p w14:paraId="5436DF95" w14:textId="77777777" w:rsidR="00B85278" w:rsidRPr="0098678D"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The difference between the purchase and sale considerations is recognised as interest income or expenses</w:t>
      </w:r>
      <w:proofErr w:type="gramStart"/>
      <w:r w:rsidRPr="0098678D">
        <w:rPr>
          <w:rFonts w:ascii="CordiaUPC" w:hAnsi="CordiaUPC" w:cs="CordiaUPC" w:hint="cs"/>
          <w:sz w:val="26"/>
          <w:szCs w:val="26"/>
          <w:lang w:val="en-AU"/>
        </w:rPr>
        <w:t>, as the case may be, over</w:t>
      </w:r>
      <w:proofErr w:type="gramEnd"/>
      <w:r w:rsidRPr="0098678D">
        <w:rPr>
          <w:rFonts w:ascii="CordiaUPC" w:hAnsi="CordiaUPC" w:cs="CordiaUPC" w:hint="cs"/>
          <w:sz w:val="26"/>
          <w:szCs w:val="26"/>
          <w:lang w:val="en-AU"/>
        </w:rPr>
        <w:t xml:space="preserve"> the transaction periods.</w:t>
      </w:r>
    </w:p>
    <w:p w14:paraId="582C37DC" w14:textId="77777777" w:rsidR="00B85278" w:rsidRPr="0098678D" w:rsidRDefault="00B85278" w:rsidP="00B85278">
      <w:pPr>
        <w:keepNext/>
        <w:keepLines/>
        <w:spacing w:line="240" w:lineRule="exact"/>
        <w:outlineLvl w:val="1"/>
        <w:rPr>
          <w:rFonts w:ascii="CordiaUPC" w:hAnsi="CordiaUPC" w:cs="CordiaUPC"/>
          <w:b/>
          <w:i/>
          <w:sz w:val="26"/>
          <w:szCs w:val="26"/>
        </w:rPr>
      </w:pPr>
    </w:p>
    <w:p w14:paraId="3367DFDE" w14:textId="77777777" w:rsidR="00B85278" w:rsidRPr="0098678D" w:rsidRDefault="00B85278" w:rsidP="00B85278">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Pr="0098678D">
        <w:rPr>
          <w:rFonts w:ascii="CordiaUPC" w:hAnsi="CordiaUPC" w:cs="CordiaUPC" w:hint="cs"/>
          <w:b/>
          <w:i/>
          <w:sz w:val="26"/>
          <w:szCs w:val="26"/>
        </w:rPr>
        <w:t>.6</w:t>
      </w:r>
      <w:r w:rsidRPr="0098678D">
        <w:rPr>
          <w:rFonts w:ascii="CordiaUPC" w:hAnsi="CordiaUPC" w:cs="CordiaUPC" w:hint="cs"/>
          <w:b/>
          <w:i/>
          <w:sz w:val="26"/>
          <w:szCs w:val="26"/>
        </w:rPr>
        <w:tab/>
        <w:t>Investments in subsidiaries and associate</w:t>
      </w:r>
    </w:p>
    <w:p w14:paraId="33042589" w14:textId="77777777" w:rsidR="00B85278" w:rsidRPr="0098678D" w:rsidRDefault="00B85278" w:rsidP="00B85278">
      <w:pPr>
        <w:spacing w:line="240" w:lineRule="exact"/>
        <w:rPr>
          <w:rFonts w:ascii="CordiaUPC" w:hAnsi="CordiaUPC" w:cs="CordiaUPC"/>
          <w:sz w:val="26"/>
          <w:szCs w:val="26"/>
          <w:lang w:val="x-none" w:bidi="th-TH"/>
        </w:rPr>
      </w:pPr>
    </w:p>
    <w:p w14:paraId="4120C319" w14:textId="77777777" w:rsidR="00B85278" w:rsidRPr="0098678D"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Investments in subsidiaries and associate as stated in the Bank only financial statements are accounted for using the cost method less allowance for impairment losses, (if any). Impairment losses are recorded as expenses in profit or loss. Investment in associate in the consolidated financial statements are accounted for using equity method.</w:t>
      </w:r>
    </w:p>
    <w:p w14:paraId="20E9771E" w14:textId="77777777" w:rsidR="00B85278" w:rsidRPr="0098678D" w:rsidRDefault="00B85278" w:rsidP="00B85278">
      <w:pPr>
        <w:spacing w:line="240" w:lineRule="exact"/>
        <w:ind w:left="540"/>
        <w:jc w:val="both"/>
        <w:rPr>
          <w:rFonts w:ascii="CordiaUPC" w:hAnsi="CordiaUPC" w:cs="CordiaUPC"/>
          <w:sz w:val="26"/>
          <w:szCs w:val="26"/>
          <w:lang w:val="en-AU"/>
        </w:rPr>
      </w:pPr>
    </w:p>
    <w:p w14:paraId="378B75FE" w14:textId="77777777" w:rsidR="00B85278" w:rsidRPr="0098678D"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7C3A5EAC" w14:textId="77777777" w:rsidR="00B85278" w:rsidRPr="0098678D" w:rsidRDefault="00B85278" w:rsidP="00B85278">
      <w:pPr>
        <w:spacing w:line="240" w:lineRule="exact"/>
        <w:ind w:left="540"/>
        <w:jc w:val="both"/>
        <w:rPr>
          <w:rFonts w:ascii="CordiaUPC" w:hAnsi="CordiaUPC" w:cs="CordiaUPC"/>
          <w:sz w:val="26"/>
          <w:szCs w:val="26"/>
          <w:lang w:val="en-AU"/>
        </w:rPr>
      </w:pPr>
    </w:p>
    <w:p w14:paraId="664EDEAC" w14:textId="77777777" w:rsidR="00B85278" w:rsidRPr="0098678D" w:rsidRDefault="00B85278" w:rsidP="00B85278">
      <w:pPr>
        <w:spacing w:line="240" w:lineRule="exact"/>
        <w:ind w:left="540"/>
        <w:jc w:val="both"/>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 </w:t>
      </w:r>
    </w:p>
    <w:p w14:paraId="7AC165CA" w14:textId="27D7686E" w:rsidR="00B85278" w:rsidRDefault="00B85278" w:rsidP="00B85278">
      <w:pPr>
        <w:spacing w:line="240" w:lineRule="exact"/>
        <w:ind w:right="-28"/>
        <w:jc w:val="both"/>
        <w:rPr>
          <w:rFonts w:ascii="CordiaUPC" w:hAnsi="CordiaUPC" w:cs="CordiaUPC"/>
          <w:sz w:val="26"/>
          <w:szCs w:val="26"/>
        </w:rPr>
      </w:pPr>
    </w:p>
    <w:p w14:paraId="0DCE0E5E" w14:textId="3509EDC9" w:rsidR="00BF64BF" w:rsidRDefault="00BF64BF" w:rsidP="00B85278">
      <w:pPr>
        <w:spacing w:line="240" w:lineRule="exact"/>
        <w:ind w:right="-28"/>
        <w:jc w:val="both"/>
        <w:rPr>
          <w:rFonts w:ascii="CordiaUPC" w:hAnsi="CordiaUPC" w:cs="CordiaUPC"/>
          <w:sz w:val="26"/>
          <w:szCs w:val="26"/>
        </w:rPr>
      </w:pPr>
    </w:p>
    <w:p w14:paraId="58F4165A" w14:textId="270A6ED6" w:rsidR="00BF64BF" w:rsidRDefault="00BF64BF" w:rsidP="00B85278">
      <w:pPr>
        <w:spacing w:line="240" w:lineRule="exact"/>
        <w:ind w:right="-28"/>
        <w:jc w:val="both"/>
        <w:rPr>
          <w:rFonts w:ascii="CordiaUPC" w:hAnsi="CordiaUPC" w:cs="CordiaUPC"/>
          <w:sz w:val="26"/>
          <w:szCs w:val="26"/>
        </w:rPr>
      </w:pPr>
    </w:p>
    <w:p w14:paraId="564AD00C" w14:textId="0F1C4111" w:rsidR="00BF64BF" w:rsidRDefault="00BF64BF" w:rsidP="00B85278">
      <w:pPr>
        <w:spacing w:line="240" w:lineRule="exact"/>
        <w:ind w:right="-28"/>
        <w:jc w:val="both"/>
        <w:rPr>
          <w:rFonts w:ascii="CordiaUPC" w:hAnsi="CordiaUPC" w:cs="CordiaUPC"/>
          <w:sz w:val="26"/>
          <w:szCs w:val="26"/>
        </w:rPr>
      </w:pPr>
    </w:p>
    <w:p w14:paraId="49F8E172" w14:textId="6BEDBC10" w:rsidR="00BF64BF" w:rsidRDefault="00BF64BF" w:rsidP="00B85278">
      <w:pPr>
        <w:spacing w:line="240" w:lineRule="exact"/>
        <w:ind w:right="-28"/>
        <w:jc w:val="both"/>
        <w:rPr>
          <w:rFonts w:ascii="CordiaUPC" w:hAnsi="CordiaUPC" w:cs="CordiaUPC"/>
          <w:sz w:val="26"/>
          <w:szCs w:val="26"/>
        </w:rPr>
      </w:pPr>
    </w:p>
    <w:p w14:paraId="1A549000" w14:textId="77777777" w:rsidR="00BF64BF" w:rsidRPr="0098678D" w:rsidRDefault="00BF64BF" w:rsidP="00B85278">
      <w:pPr>
        <w:spacing w:line="240" w:lineRule="exact"/>
        <w:ind w:right="-28"/>
        <w:jc w:val="both"/>
        <w:rPr>
          <w:rFonts w:ascii="CordiaUPC" w:hAnsi="CordiaUPC" w:cs="CordiaUPC"/>
          <w:sz w:val="26"/>
          <w:szCs w:val="26"/>
        </w:rPr>
      </w:pPr>
    </w:p>
    <w:p w14:paraId="686AF981" w14:textId="77777777" w:rsidR="00B85278" w:rsidRPr="0098678D" w:rsidRDefault="00B85278" w:rsidP="00B85278">
      <w:pPr>
        <w:spacing w:line="240" w:lineRule="exact"/>
        <w:ind w:left="547" w:hanging="547"/>
        <w:rPr>
          <w:rFonts w:ascii="CordiaUPC" w:hAnsi="CordiaUPC" w:cs="CordiaUPC"/>
          <w:b/>
          <w:bCs/>
          <w:i/>
          <w:iCs/>
          <w:sz w:val="26"/>
          <w:szCs w:val="26"/>
          <w:cs/>
          <w:lang w:bidi="th-TH"/>
        </w:rPr>
      </w:pPr>
      <w:r>
        <w:rPr>
          <w:rFonts w:ascii="CordiaUPC" w:hAnsi="CordiaUPC" w:cs="CordiaUPC"/>
          <w:b/>
          <w:bCs/>
          <w:i/>
          <w:iCs/>
          <w:sz w:val="26"/>
          <w:szCs w:val="26"/>
        </w:rPr>
        <w:t>3</w:t>
      </w:r>
      <w:r w:rsidRPr="0098678D">
        <w:rPr>
          <w:rFonts w:ascii="CordiaUPC" w:hAnsi="CordiaUPC" w:cs="CordiaUPC" w:hint="cs"/>
          <w:b/>
          <w:bCs/>
          <w:i/>
          <w:iCs/>
          <w:sz w:val="26"/>
          <w:szCs w:val="26"/>
        </w:rPr>
        <w:t>.7</w:t>
      </w:r>
      <w:r w:rsidRPr="0098678D">
        <w:rPr>
          <w:rFonts w:ascii="CordiaUPC" w:hAnsi="CordiaUPC" w:cs="CordiaUPC" w:hint="cs"/>
          <w:b/>
          <w:bCs/>
          <w:i/>
          <w:iCs/>
          <w:sz w:val="26"/>
          <w:szCs w:val="26"/>
        </w:rPr>
        <w:tab/>
        <w:t>Bill purchased, trade finance and factoring</w:t>
      </w:r>
    </w:p>
    <w:p w14:paraId="6AF2C545" w14:textId="77777777" w:rsidR="00B85278" w:rsidRPr="0098678D" w:rsidRDefault="00B85278" w:rsidP="00B85278">
      <w:pPr>
        <w:tabs>
          <w:tab w:val="left" w:pos="1080"/>
        </w:tabs>
        <w:spacing w:line="240" w:lineRule="exact"/>
        <w:ind w:left="1080" w:hanging="540"/>
        <w:rPr>
          <w:rFonts w:ascii="CordiaUPC" w:hAnsi="CordiaUPC" w:cs="CordiaUPC"/>
          <w:sz w:val="26"/>
          <w:szCs w:val="26"/>
        </w:rPr>
      </w:pPr>
    </w:p>
    <w:p w14:paraId="7E86C81F" w14:textId="77777777" w:rsidR="00B85278" w:rsidRPr="0098678D" w:rsidRDefault="00B85278" w:rsidP="00B85278">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13B8485F" w14:textId="77777777" w:rsidR="00B85278" w:rsidRPr="0098678D" w:rsidRDefault="00B85278" w:rsidP="00B85278">
      <w:pPr>
        <w:spacing w:line="240" w:lineRule="exact"/>
        <w:ind w:left="540" w:right="-28"/>
        <w:jc w:val="both"/>
        <w:rPr>
          <w:rFonts w:ascii="CordiaUPC" w:hAnsi="CordiaUPC" w:cs="CordiaUPC"/>
          <w:sz w:val="26"/>
          <w:szCs w:val="26"/>
        </w:rPr>
      </w:pPr>
    </w:p>
    <w:p w14:paraId="1FBD28C6" w14:textId="77777777" w:rsidR="00B85278" w:rsidRPr="0098678D" w:rsidRDefault="00B85278" w:rsidP="00B85278">
      <w:pPr>
        <w:spacing w:line="240" w:lineRule="exact"/>
        <w:ind w:left="547" w:right="-29"/>
        <w:jc w:val="both"/>
        <w:rPr>
          <w:rFonts w:ascii="CordiaUPC" w:hAnsi="CordiaUPC" w:cs="CordiaUPC"/>
          <w:sz w:val="26"/>
          <w:szCs w:val="26"/>
        </w:rPr>
      </w:pPr>
      <w:r w:rsidRPr="0098678D">
        <w:rPr>
          <w:rFonts w:ascii="CordiaUPC" w:hAnsi="CordiaUPC" w:cs="CordiaUPC" w:hint="cs"/>
          <w:sz w:val="26"/>
          <w:szCs w:val="26"/>
        </w:rPr>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36D1F99D" w14:textId="77777777" w:rsidR="00B85278" w:rsidRPr="0098678D" w:rsidRDefault="00B85278" w:rsidP="00B85278">
      <w:pPr>
        <w:spacing w:line="240" w:lineRule="exact"/>
        <w:ind w:left="547" w:right="-29"/>
        <w:jc w:val="both"/>
        <w:rPr>
          <w:rFonts w:ascii="CordiaUPC" w:hAnsi="CordiaUPC" w:cs="CordiaUPC"/>
          <w:sz w:val="26"/>
          <w:szCs w:val="26"/>
        </w:rPr>
      </w:pPr>
    </w:p>
    <w:p w14:paraId="3061D307" w14:textId="77777777" w:rsidR="00B85278" w:rsidRPr="0098678D" w:rsidRDefault="00B85278" w:rsidP="00B85278">
      <w:pPr>
        <w:spacing w:line="240" w:lineRule="exact"/>
        <w:ind w:left="540" w:right="-29" w:hanging="540"/>
        <w:jc w:val="both"/>
        <w:rPr>
          <w:rFonts w:ascii="CordiaUPC" w:hAnsi="CordiaUPC" w:cs="CordiaUPC"/>
          <w:b/>
          <w:bCs/>
          <w:i/>
          <w:iCs/>
          <w:sz w:val="26"/>
          <w:szCs w:val="26"/>
        </w:rPr>
      </w:pPr>
      <w:r>
        <w:rPr>
          <w:rFonts w:ascii="CordiaUPC" w:hAnsi="CordiaUPC" w:cs="CordiaUPC"/>
          <w:b/>
          <w:bCs/>
          <w:i/>
          <w:iCs/>
          <w:sz w:val="26"/>
          <w:szCs w:val="26"/>
        </w:rPr>
        <w:t>3</w:t>
      </w:r>
      <w:r w:rsidRPr="0098678D">
        <w:rPr>
          <w:rFonts w:ascii="CordiaUPC" w:hAnsi="CordiaUPC" w:cs="CordiaUPC" w:hint="cs"/>
          <w:b/>
          <w:bCs/>
          <w:i/>
          <w:iCs/>
          <w:sz w:val="26"/>
          <w:szCs w:val="26"/>
        </w:rPr>
        <w:t>.8</w:t>
      </w:r>
      <w:r w:rsidRPr="0098678D">
        <w:rPr>
          <w:rFonts w:ascii="CordiaUPC" w:hAnsi="CordiaUPC" w:cs="CordiaUPC" w:hint="cs"/>
          <w:b/>
          <w:bCs/>
          <w:i/>
          <w:iCs/>
          <w:sz w:val="26"/>
          <w:szCs w:val="26"/>
        </w:rPr>
        <w:tab/>
        <w:t>Properties for sale</w:t>
      </w:r>
    </w:p>
    <w:p w14:paraId="33E988F6" w14:textId="77777777" w:rsidR="00B85278" w:rsidRPr="0098678D" w:rsidRDefault="00B85278" w:rsidP="00B85278">
      <w:pPr>
        <w:spacing w:line="240" w:lineRule="exact"/>
        <w:ind w:left="547" w:right="-29"/>
        <w:jc w:val="both"/>
        <w:rPr>
          <w:rFonts w:ascii="CordiaUPC" w:hAnsi="CordiaUPC" w:cs="CordiaUPC"/>
          <w:sz w:val="26"/>
          <w:szCs w:val="26"/>
        </w:rPr>
      </w:pPr>
    </w:p>
    <w:p w14:paraId="213821E8" w14:textId="77777777" w:rsidR="00B85278" w:rsidRPr="0098678D" w:rsidRDefault="00B85278" w:rsidP="00B85278">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Properties for sale are stated at the lower of cost or net realisable value. Impairment losses is recognised as an expense in profit or loss. Gains or losses on disposal is recognised in profit or loss when a disposal is made.</w:t>
      </w:r>
    </w:p>
    <w:p w14:paraId="01798146" w14:textId="77777777" w:rsidR="00B85278" w:rsidRPr="0098678D" w:rsidRDefault="00B85278" w:rsidP="00B85278">
      <w:pPr>
        <w:spacing w:line="240" w:lineRule="exact"/>
        <w:ind w:left="547" w:right="-29"/>
        <w:jc w:val="both"/>
        <w:rPr>
          <w:rFonts w:ascii="CordiaUPC" w:hAnsi="CordiaUPC" w:cs="CordiaUPC"/>
          <w:sz w:val="26"/>
          <w:szCs w:val="26"/>
        </w:rPr>
      </w:pPr>
    </w:p>
    <w:p w14:paraId="2D61128D" w14:textId="4F838DFF" w:rsidR="00B85278" w:rsidRDefault="00B85278" w:rsidP="00B85278">
      <w:pPr>
        <w:spacing w:line="240" w:lineRule="exact"/>
        <w:ind w:left="540" w:right="-28"/>
        <w:jc w:val="both"/>
        <w:rPr>
          <w:rFonts w:ascii="CordiaUPC" w:hAnsi="CordiaUPC" w:cs="CordiaUPC"/>
          <w:sz w:val="26"/>
          <w:szCs w:val="26"/>
        </w:rPr>
      </w:pPr>
      <w:r w:rsidRPr="0098678D">
        <w:rPr>
          <w:rFonts w:ascii="CordiaUPC" w:hAnsi="CordiaUPC" w:cs="CordiaUPC" w:hint="cs"/>
          <w:sz w:val="26"/>
          <w:szCs w:val="26"/>
        </w:rPr>
        <w:t>Cost of properties for sale as a result of settlement from a debtor is stated at fair value less estimated direct cost to sell, to the extent that this does not exceed the carrying value of the debt plus non-booked interest receivable to which the Bank and its subsidiaries are legally entitled. Cost of properties for sale through a public auction process is the purchase price plus transfer costs and less estimated direct cost to sell.</w:t>
      </w:r>
    </w:p>
    <w:p w14:paraId="04EB4462" w14:textId="77777777" w:rsidR="009B17F4" w:rsidRPr="0098678D" w:rsidRDefault="009B17F4" w:rsidP="00B85278">
      <w:pPr>
        <w:spacing w:line="240" w:lineRule="exact"/>
        <w:ind w:left="540" w:right="-28"/>
        <w:jc w:val="both"/>
        <w:rPr>
          <w:rFonts w:ascii="CordiaUPC" w:hAnsi="CordiaUPC" w:cs="CordiaUPC"/>
          <w:sz w:val="26"/>
          <w:szCs w:val="26"/>
        </w:rPr>
      </w:pPr>
    </w:p>
    <w:p w14:paraId="001186F1" w14:textId="77777777" w:rsidR="00B85278" w:rsidRPr="0098678D" w:rsidRDefault="00B85278" w:rsidP="00B85278">
      <w:pPr>
        <w:spacing w:line="240" w:lineRule="exact"/>
        <w:ind w:left="540" w:right="-28"/>
        <w:jc w:val="both"/>
        <w:rPr>
          <w:rFonts w:ascii="CordiaUPC" w:hAnsi="CordiaUPC" w:cs="CordiaUPC"/>
          <w:color w:val="000000"/>
          <w:sz w:val="26"/>
          <w:szCs w:val="26"/>
          <w:lang w:val="en-US" w:bidi="th-TH"/>
        </w:rPr>
      </w:pPr>
      <w:r w:rsidRPr="0098678D">
        <w:rPr>
          <w:rFonts w:ascii="CordiaUPC" w:hAnsi="CordiaUPC" w:cs="CordiaUPC" w:hint="cs"/>
          <w:sz w:val="26"/>
          <w:szCs w:val="26"/>
        </w:rPr>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3B7270C1" w14:textId="77777777" w:rsidR="00B85278" w:rsidRPr="0098678D" w:rsidRDefault="00B85278" w:rsidP="00B85278">
      <w:pPr>
        <w:spacing w:line="240" w:lineRule="exact"/>
        <w:ind w:left="540"/>
        <w:jc w:val="both"/>
        <w:rPr>
          <w:rFonts w:ascii="CordiaUPC" w:hAnsi="CordiaUPC" w:cs="CordiaUPC"/>
          <w:color w:val="000000"/>
          <w:sz w:val="26"/>
          <w:szCs w:val="26"/>
          <w:lang w:val="en-US" w:bidi="th-TH"/>
        </w:rPr>
      </w:pPr>
    </w:p>
    <w:p w14:paraId="305C69DB" w14:textId="77777777" w:rsidR="00B85278" w:rsidRPr="0098678D" w:rsidRDefault="00B85278" w:rsidP="00B85278">
      <w:pPr>
        <w:tabs>
          <w:tab w:val="left" w:pos="1440"/>
        </w:tabs>
        <w:spacing w:line="240" w:lineRule="exact"/>
        <w:ind w:left="547" w:right="-43" w:hanging="547"/>
        <w:jc w:val="both"/>
        <w:rPr>
          <w:rFonts w:ascii="CordiaUPC" w:eastAsia="Arial Unicode MS" w:hAnsi="CordiaUPC" w:cs="CordiaUPC"/>
          <w:b/>
          <w:bCs/>
          <w:i/>
          <w:iCs/>
          <w:sz w:val="26"/>
          <w:szCs w:val="26"/>
        </w:rPr>
      </w:pPr>
      <w:r>
        <w:rPr>
          <w:rFonts w:ascii="CordiaUPC" w:eastAsia="Arial Unicode MS" w:hAnsi="CordiaUPC" w:cs="CordiaUPC"/>
          <w:b/>
          <w:bCs/>
          <w:i/>
          <w:iCs/>
          <w:sz w:val="26"/>
          <w:szCs w:val="26"/>
        </w:rPr>
        <w:t>3</w:t>
      </w:r>
      <w:r w:rsidRPr="0098678D">
        <w:rPr>
          <w:rFonts w:ascii="CordiaUPC" w:eastAsia="Arial Unicode MS" w:hAnsi="CordiaUPC" w:cs="CordiaUPC" w:hint="cs"/>
          <w:b/>
          <w:bCs/>
          <w:i/>
          <w:iCs/>
          <w:sz w:val="26"/>
          <w:szCs w:val="26"/>
        </w:rPr>
        <w:t>.9</w:t>
      </w:r>
      <w:r w:rsidRPr="0098678D">
        <w:rPr>
          <w:rFonts w:ascii="CordiaUPC" w:eastAsia="Arial Unicode MS" w:hAnsi="CordiaUPC" w:cs="CordiaUPC" w:hint="cs"/>
          <w:b/>
          <w:bCs/>
          <w:i/>
          <w:iCs/>
          <w:sz w:val="26"/>
          <w:szCs w:val="26"/>
        </w:rPr>
        <w:tab/>
        <w:t xml:space="preserve">Premises and equipment </w:t>
      </w:r>
    </w:p>
    <w:p w14:paraId="6455B5DF" w14:textId="77777777" w:rsidR="00B85278" w:rsidRPr="0098678D" w:rsidRDefault="00B85278" w:rsidP="00B85278">
      <w:pPr>
        <w:tabs>
          <w:tab w:val="left" w:pos="1440"/>
        </w:tabs>
        <w:spacing w:line="240" w:lineRule="exact"/>
        <w:ind w:left="547" w:right="-9" w:hanging="547"/>
        <w:jc w:val="both"/>
        <w:rPr>
          <w:rFonts w:ascii="CordiaUPC" w:eastAsia="Arial Unicode MS" w:hAnsi="CordiaUPC" w:cs="CordiaUPC"/>
          <w:sz w:val="26"/>
          <w:szCs w:val="26"/>
        </w:rPr>
      </w:pPr>
    </w:p>
    <w:p w14:paraId="472F1882"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Land is measured at revalued amount less allowance for impairment losses (if any), buildings are measured at revalued amount less accumulated depreciation and allowance for impairment losses (if any), and equipment is measured at cost less accumulated depreciation and allowance for impairment losses (if any).</w:t>
      </w:r>
    </w:p>
    <w:p w14:paraId="74CC0DAA" w14:textId="77777777" w:rsidR="00B85278" w:rsidRPr="0098678D" w:rsidRDefault="00B85278" w:rsidP="00B85278">
      <w:pPr>
        <w:tabs>
          <w:tab w:val="left" w:pos="1440"/>
        </w:tabs>
        <w:spacing w:line="240" w:lineRule="exact"/>
        <w:ind w:left="547" w:right="-9" w:hanging="547"/>
        <w:jc w:val="both"/>
        <w:rPr>
          <w:rFonts w:ascii="CordiaUPC" w:eastAsia="Arial Unicode MS" w:hAnsi="CordiaUPC" w:cs="CordiaUPC"/>
          <w:sz w:val="26"/>
          <w:szCs w:val="26"/>
        </w:rPr>
      </w:pPr>
    </w:p>
    <w:p w14:paraId="533515D0"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The </w:t>
      </w:r>
      <w:r w:rsidRPr="0098678D">
        <w:rPr>
          <w:rFonts w:ascii="CordiaUPC" w:hAnsi="CordiaUPC" w:cs="CordiaUPC" w:hint="cs"/>
          <w:sz w:val="26"/>
          <w:szCs w:val="26"/>
        </w:rPr>
        <w:t xml:space="preserve">Bank and its subsidiaries </w:t>
      </w:r>
      <w:r w:rsidRPr="0098678D">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3692AB7F"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p>
    <w:p w14:paraId="33CA064C" w14:textId="77777777" w:rsidR="00B85278" w:rsidRPr="0098678D" w:rsidRDefault="00B85278" w:rsidP="00B85278">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68605F4F" w14:textId="77777777" w:rsidR="00B85278" w:rsidRPr="0098678D" w:rsidRDefault="00B85278" w:rsidP="00B85278">
      <w:pPr>
        <w:spacing w:line="240" w:lineRule="exact"/>
        <w:ind w:left="540"/>
        <w:jc w:val="both"/>
        <w:rPr>
          <w:rFonts w:ascii="CordiaUPC" w:hAnsi="CordiaUPC" w:cs="CordiaUPC"/>
          <w:sz w:val="26"/>
          <w:szCs w:val="26"/>
        </w:rPr>
      </w:pPr>
    </w:p>
    <w:p w14:paraId="54354166" w14:textId="77777777" w:rsidR="00B85278" w:rsidRPr="0098678D" w:rsidRDefault="00B85278" w:rsidP="00B85278">
      <w:pPr>
        <w:spacing w:line="240" w:lineRule="exact"/>
        <w:ind w:left="540"/>
        <w:jc w:val="both"/>
        <w:rPr>
          <w:rFonts w:ascii="CordiaUPC" w:hAnsi="CordiaUPC" w:cs="CordiaUPC"/>
          <w:sz w:val="26"/>
          <w:szCs w:val="26"/>
        </w:rPr>
      </w:pPr>
      <w:r w:rsidRPr="0098678D">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1A1ACEE2"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p>
    <w:p w14:paraId="117F6C00"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605F02CE" w14:textId="77777777" w:rsidR="00B85278" w:rsidRPr="0098678D" w:rsidRDefault="00B85278" w:rsidP="00B85278">
      <w:pPr>
        <w:tabs>
          <w:tab w:val="left" w:pos="1440"/>
        </w:tabs>
        <w:spacing w:line="240" w:lineRule="exact"/>
        <w:ind w:left="547" w:right="-9" w:hanging="547"/>
        <w:jc w:val="both"/>
        <w:rPr>
          <w:rFonts w:ascii="CordiaUPC" w:eastAsia="Arial Unicode MS" w:hAnsi="CordiaUPC" w:cs="CordiaUPC"/>
          <w:sz w:val="26"/>
          <w:szCs w:val="26"/>
        </w:rPr>
      </w:pPr>
    </w:p>
    <w:p w14:paraId="37FB8BA0"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The Bank and its subsidiaries recognise surplus/deficit arising </w:t>
      </w:r>
      <w:proofErr w:type="gramStart"/>
      <w:r w:rsidRPr="0098678D">
        <w:rPr>
          <w:rFonts w:ascii="CordiaUPC" w:eastAsia="Arial Unicode MS" w:hAnsi="CordiaUPC" w:cs="CordiaUPC" w:hint="cs"/>
          <w:sz w:val="26"/>
          <w:szCs w:val="26"/>
        </w:rPr>
        <w:t>as a result of</w:t>
      </w:r>
      <w:proofErr w:type="gramEnd"/>
      <w:r w:rsidRPr="0098678D">
        <w:rPr>
          <w:rFonts w:ascii="CordiaUPC" w:eastAsia="Arial Unicode MS" w:hAnsi="CordiaUPC" w:cs="CordiaUPC" w:hint="cs"/>
          <w:sz w:val="26"/>
          <w:szCs w:val="26"/>
        </w:rPr>
        <w:t xml:space="preserve"> revaluation of their assets as follows:</w:t>
      </w:r>
    </w:p>
    <w:p w14:paraId="48285D74" w14:textId="77777777" w:rsidR="00B85278" w:rsidRPr="0098678D" w:rsidRDefault="00B85278" w:rsidP="00B85278">
      <w:pPr>
        <w:tabs>
          <w:tab w:val="left" w:pos="1440"/>
        </w:tabs>
        <w:spacing w:line="240" w:lineRule="exact"/>
        <w:ind w:left="547" w:right="-9" w:hanging="7"/>
        <w:jc w:val="both"/>
        <w:rPr>
          <w:rFonts w:ascii="CordiaUPC" w:eastAsia="Arial Unicode MS" w:hAnsi="CordiaUPC" w:cs="CordiaUPC"/>
          <w:sz w:val="26"/>
          <w:szCs w:val="26"/>
        </w:rPr>
      </w:pPr>
    </w:p>
    <w:p w14:paraId="4F960D4C" w14:textId="77777777" w:rsidR="00B85278" w:rsidRPr="0098678D" w:rsidRDefault="00B85278" w:rsidP="005E758D">
      <w:pPr>
        <w:numPr>
          <w:ilvl w:val="0"/>
          <w:numId w:val="40"/>
        </w:numPr>
        <w:spacing w:line="240" w:lineRule="exact"/>
        <w:ind w:left="1080" w:hanging="540"/>
        <w:jc w:val="thaiDistribute"/>
        <w:rPr>
          <w:rFonts w:ascii="CordiaUPC" w:hAnsi="CordiaUPC" w:cs="CordiaUPC"/>
          <w:sz w:val="26"/>
          <w:szCs w:val="26"/>
        </w:rPr>
      </w:pPr>
      <w:r w:rsidRPr="0098678D">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98678D">
        <w:rPr>
          <w:rFonts w:ascii="CordiaUPC" w:eastAsia="Arial Unicode MS" w:hAnsi="CordiaUPC" w:cs="CordiaUPC" w:hint="cs"/>
          <w:sz w:val="26"/>
          <w:szCs w:val="26"/>
        </w:rPr>
        <w:t>Bank and its subsidiaries</w:t>
      </w:r>
      <w:r w:rsidRPr="0098678D">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4A88F480" w14:textId="77777777" w:rsidR="00B85278" w:rsidRPr="0098678D" w:rsidRDefault="00B85278" w:rsidP="00B85278">
      <w:pPr>
        <w:spacing w:line="240" w:lineRule="exact"/>
        <w:ind w:left="1080"/>
        <w:jc w:val="thaiDistribute"/>
        <w:rPr>
          <w:rFonts w:ascii="CordiaUPC" w:hAnsi="CordiaUPC" w:cs="CordiaUPC"/>
          <w:sz w:val="26"/>
          <w:szCs w:val="26"/>
        </w:rPr>
      </w:pPr>
    </w:p>
    <w:p w14:paraId="0318AED1" w14:textId="77777777" w:rsidR="00B85278" w:rsidRPr="0098678D" w:rsidRDefault="00B85278" w:rsidP="005E758D">
      <w:pPr>
        <w:numPr>
          <w:ilvl w:val="0"/>
          <w:numId w:val="40"/>
        </w:numPr>
        <w:spacing w:line="240" w:lineRule="exact"/>
        <w:ind w:left="1080" w:hanging="540"/>
        <w:jc w:val="thaiDistribute"/>
        <w:rPr>
          <w:rFonts w:ascii="CordiaUPC" w:hAnsi="CordiaUPC" w:cs="CordiaUPC"/>
          <w:sz w:val="26"/>
          <w:szCs w:val="26"/>
        </w:rPr>
      </w:pPr>
      <w:r w:rsidRPr="0098678D">
        <w:rPr>
          <w:rFonts w:ascii="CordiaUPC" w:hAnsi="CordiaUPC" w:cs="CordiaUPC" w:hint="cs"/>
          <w:sz w:val="26"/>
          <w:szCs w:val="26"/>
        </w:rPr>
        <w:t xml:space="preserve">When an asset’s carrying amount is decreased </w:t>
      </w:r>
      <w:proofErr w:type="gramStart"/>
      <w:r w:rsidRPr="0098678D">
        <w:rPr>
          <w:rFonts w:ascii="CordiaUPC" w:hAnsi="CordiaUPC" w:cs="CordiaUPC" w:hint="cs"/>
          <w:sz w:val="26"/>
          <w:szCs w:val="26"/>
        </w:rPr>
        <w:t>as a result of</w:t>
      </w:r>
      <w:proofErr w:type="gramEnd"/>
      <w:r w:rsidRPr="0098678D">
        <w:rPr>
          <w:rFonts w:ascii="CordiaUPC" w:hAnsi="CordiaUPC" w:cs="CordiaUPC" w:hint="cs"/>
          <w:sz w:val="26"/>
          <w:szCs w:val="26"/>
        </w:rPr>
        <w:t xml:space="preserve">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64F73302" w14:textId="77777777" w:rsidR="00B85278" w:rsidRPr="0098678D" w:rsidRDefault="00B85278" w:rsidP="00B85278">
      <w:pPr>
        <w:tabs>
          <w:tab w:val="left" w:pos="1440"/>
        </w:tabs>
        <w:spacing w:line="240" w:lineRule="exact"/>
        <w:ind w:left="547" w:right="-43"/>
        <w:jc w:val="both"/>
        <w:rPr>
          <w:rFonts w:ascii="CordiaUPC" w:eastAsia="Arial Unicode MS" w:hAnsi="CordiaUPC" w:cs="CordiaUPC"/>
          <w:sz w:val="26"/>
          <w:szCs w:val="26"/>
        </w:rPr>
      </w:pPr>
    </w:p>
    <w:p w14:paraId="7A6CBE93" w14:textId="77777777" w:rsidR="00B85278" w:rsidRPr="0098678D" w:rsidRDefault="00B85278" w:rsidP="00B85278">
      <w:pPr>
        <w:tabs>
          <w:tab w:val="left" w:pos="1440"/>
        </w:tabs>
        <w:spacing w:line="240" w:lineRule="exact"/>
        <w:ind w:left="540" w:right="-43" w:firstLine="7"/>
        <w:jc w:val="both"/>
        <w:rPr>
          <w:rFonts w:ascii="CordiaUPC" w:eastAsia="Arial Unicode MS" w:hAnsi="CordiaUPC" w:cs="CordiaUPC"/>
          <w:sz w:val="26"/>
          <w:szCs w:val="26"/>
        </w:rPr>
      </w:pPr>
      <w:r w:rsidRPr="0098678D">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38D7FEFF" w14:textId="77777777" w:rsidR="00B85278" w:rsidRPr="0098678D" w:rsidRDefault="00B85278" w:rsidP="00B85278">
      <w:pPr>
        <w:tabs>
          <w:tab w:val="left" w:pos="550"/>
        </w:tabs>
        <w:spacing w:line="240" w:lineRule="exact"/>
        <w:ind w:left="547"/>
        <w:jc w:val="both"/>
        <w:rPr>
          <w:rFonts w:ascii="CordiaUPC" w:eastAsia="Arial Unicode MS" w:hAnsi="CordiaUPC" w:cs="CordiaUPC"/>
          <w:bCs/>
          <w:sz w:val="26"/>
          <w:szCs w:val="26"/>
          <w:lang w:val="x-none" w:eastAsia="en-GB" w:bidi="th-TH"/>
        </w:rPr>
      </w:pPr>
    </w:p>
    <w:tbl>
      <w:tblPr>
        <w:tblW w:w="9421" w:type="dxa"/>
        <w:tblInd w:w="450" w:type="dxa"/>
        <w:tblLook w:val="0000" w:firstRow="0" w:lastRow="0" w:firstColumn="0" w:lastColumn="0" w:noHBand="0" w:noVBand="0"/>
      </w:tblPr>
      <w:tblGrid>
        <w:gridCol w:w="2350"/>
        <w:gridCol w:w="6290"/>
        <w:gridCol w:w="781"/>
      </w:tblGrid>
      <w:tr w:rsidR="00B85278" w:rsidRPr="0098678D" w14:paraId="728CBA49" w14:textId="77777777" w:rsidTr="006D7A0D">
        <w:tc>
          <w:tcPr>
            <w:tcW w:w="2350" w:type="dxa"/>
            <w:vAlign w:val="bottom"/>
          </w:tcPr>
          <w:p w14:paraId="515E3E33" w14:textId="77777777" w:rsidR="00B85278" w:rsidRPr="0098678D" w:rsidRDefault="00B85278" w:rsidP="006D7A0D">
            <w:pPr>
              <w:spacing w:line="240" w:lineRule="exact"/>
              <w:ind w:right="-86"/>
              <w:rPr>
                <w:rFonts w:ascii="CordiaUPC" w:hAnsi="CordiaUPC" w:cs="CordiaUPC"/>
                <w:sz w:val="26"/>
                <w:szCs w:val="26"/>
              </w:rPr>
            </w:pPr>
            <w:r w:rsidRPr="0098678D">
              <w:rPr>
                <w:rFonts w:ascii="CordiaUPC" w:eastAsia="Arial Unicode MS" w:hAnsi="CordiaUPC" w:cs="CordiaUPC" w:hint="cs"/>
                <w:sz w:val="26"/>
                <w:szCs w:val="26"/>
              </w:rPr>
              <w:t>Buildings</w:t>
            </w:r>
          </w:p>
        </w:tc>
        <w:tc>
          <w:tcPr>
            <w:tcW w:w="6290" w:type="dxa"/>
          </w:tcPr>
          <w:p w14:paraId="278501E5" w14:textId="77777777" w:rsidR="00B85278" w:rsidRPr="0098678D" w:rsidRDefault="00B85278" w:rsidP="006D7A0D">
            <w:pPr>
              <w:spacing w:line="240" w:lineRule="exact"/>
              <w:jc w:val="right"/>
              <w:rPr>
                <w:rFonts w:ascii="CordiaUPC" w:hAnsi="CordiaUPC" w:cs="CordiaUPC"/>
                <w:sz w:val="26"/>
                <w:szCs w:val="26"/>
              </w:rPr>
            </w:pPr>
            <w:r w:rsidRPr="0098678D">
              <w:rPr>
                <w:rFonts w:ascii="CordiaUPC" w:hAnsi="CordiaUPC" w:cs="CordiaUPC" w:hint="cs"/>
                <w:sz w:val="26"/>
                <w:szCs w:val="26"/>
              </w:rPr>
              <w:t>Appraised by independent professional appraisers (average at 50</w:t>
            </w:r>
          </w:p>
        </w:tc>
        <w:tc>
          <w:tcPr>
            <w:tcW w:w="781" w:type="dxa"/>
            <w:vAlign w:val="bottom"/>
          </w:tcPr>
          <w:p w14:paraId="34A68017" w14:textId="77777777" w:rsidR="00B85278" w:rsidRPr="0098678D" w:rsidRDefault="00B85278" w:rsidP="006D7A0D">
            <w:pPr>
              <w:spacing w:line="240" w:lineRule="exact"/>
              <w:ind w:left="-108" w:right="-86"/>
              <w:jc w:val="center"/>
              <w:rPr>
                <w:rFonts w:ascii="CordiaUPC" w:hAnsi="CordiaUPC" w:cs="CordiaUPC"/>
                <w:sz w:val="26"/>
                <w:szCs w:val="26"/>
              </w:rPr>
            </w:pPr>
            <w:r w:rsidRPr="0098678D">
              <w:rPr>
                <w:rFonts w:ascii="CordiaUPC" w:hAnsi="CordiaUPC" w:cs="CordiaUPC" w:hint="cs"/>
                <w:sz w:val="26"/>
                <w:szCs w:val="26"/>
              </w:rPr>
              <w:t>years)</w:t>
            </w:r>
          </w:p>
        </w:tc>
      </w:tr>
      <w:tr w:rsidR="00B85278" w:rsidRPr="0098678D" w14:paraId="58CC7A38" w14:textId="77777777" w:rsidTr="006D7A0D">
        <w:tc>
          <w:tcPr>
            <w:tcW w:w="2350" w:type="dxa"/>
            <w:vAlign w:val="bottom"/>
          </w:tcPr>
          <w:p w14:paraId="1BD36ABF" w14:textId="77777777" w:rsidR="00B85278" w:rsidRPr="0098678D" w:rsidRDefault="00B85278" w:rsidP="006D7A0D">
            <w:pPr>
              <w:spacing w:line="240" w:lineRule="exact"/>
              <w:ind w:right="-86"/>
              <w:rPr>
                <w:rFonts w:ascii="CordiaUPC" w:hAnsi="CordiaUPC" w:cs="CordiaUPC"/>
                <w:sz w:val="26"/>
                <w:szCs w:val="26"/>
                <w:lang w:val="en-US"/>
              </w:rPr>
            </w:pPr>
            <w:r w:rsidRPr="0098678D">
              <w:rPr>
                <w:rFonts w:ascii="CordiaUPC" w:eastAsia="Arial Unicode MS" w:hAnsi="CordiaUPC" w:cs="CordiaUPC" w:hint="cs"/>
                <w:sz w:val="26"/>
                <w:szCs w:val="26"/>
              </w:rPr>
              <w:t>Leasehold improvement</w:t>
            </w:r>
          </w:p>
        </w:tc>
        <w:tc>
          <w:tcPr>
            <w:tcW w:w="6290" w:type="dxa"/>
          </w:tcPr>
          <w:p w14:paraId="18B2EE57" w14:textId="77777777" w:rsidR="00B85278" w:rsidRPr="0098678D" w:rsidRDefault="00B85278" w:rsidP="006D7A0D">
            <w:pPr>
              <w:spacing w:line="240" w:lineRule="exact"/>
              <w:jc w:val="right"/>
              <w:rPr>
                <w:rFonts w:ascii="CordiaUPC" w:hAnsi="CordiaUPC" w:cs="CordiaUPC"/>
                <w:sz w:val="26"/>
                <w:szCs w:val="26"/>
              </w:rPr>
            </w:pPr>
            <w:r w:rsidRPr="0098678D">
              <w:rPr>
                <w:rFonts w:ascii="CordiaUPC" w:hAnsi="CordiaUPC" w:cs="CordiaUPC" w:hint="cs"/>
                <w:sz w:val="26"/>
                <w:szCs w:val="26"/>
              </w:rPr>
              <w:t>6 - 20</w:t>
            </w:r>
          </w:p>
        </w:tc>
        <w:tc>
          <w:tcPr>
            <w:tcW w:w="781" w:type="dxa"/>
          </w:tcPr>
          <w:p w14:paraId="236E47FD" w14:textId="77777777" w:rsidR="00B85278" w:rsidRPr="0098678D" w:rsidRDefault="00B85278" w:rsidP="006D7A0D">
            <w:pPr>
              <w:spacing w:line="240" w:lineRule="exact"/>
              <w:ind w:left="-108"/>
              <w:jc w:val="center"/>
              <w:rPr>
                <w:rFonts w:ascii="CordiaUPC" w:hAnsi="CordiaUPC" w:cs="CordiaUPC"/>
                <w:sz w:val="26"/>
                <w:szCs w:val="26"/>
              </w:rPr>
            </w:pPr>
            <w:r w:rsidRPr="0098678D">
              <w:rPr>
                <w:rFonts w:ascii="CordiaUPC" w:hAnsi="CordiaUPC" w:cs="CordiaUPC" w:hint="cs"/>
                <w:sz w:val="26"/>
                <w:szCs w:val="26"/>
              </w:rPr>
              <w:t>years</w:t>
            </w:r>
          </w:p>
        </w:tc>
      </w:tr>
      <w:tr w:rsidR="00B85278" w:rsidRPr="0098678D" w14:paraId="0C9D9659" w14:textId="77777777" w:rsidTr="006D7A0D">
        <w:tc>
          <w:tcPr>
            <w:tcW w:w="2350" w:type="dxa"/>
            <w:vAlign w:val="bottom"/>
          </w:tcPr>
          <w:p w14:paraId="377990DC" w14:textId="77777777" w:rsidR="00B85278" w:rsidRPr="0098678D" w:rsidRDefault="00B85278" w:rsidP="006D7A0D">
            <w:pPr>
              <w:spacing w:line="240" w:lineRule="exact"/>
              <w:ind w:right="-86"/>
              <w:rPr>
                <w:rFonts w:ascii="CordiaUPC" w:hAnsi="CordiaUPC" w:cs="CordiaUPC"/>
                <w:sz w:val="26"/>
                <w:szCs w:val="26"/>
                <w:lang w:val="en-US"/>
              </w:rPr>
            </w:pPr>
            <w:r w:rsidRPr="0098678D">
              <w:rPr>
                <w:rFonts w:ascii="CordiaUPC" w:eastAsia="Arial Unicode MS" w:hAnsi="CordiaUPC" w:cs="CordiaUPC" w:hint="cs"/>
                <w:sz w:val="26"/>
                <w:szCs w:val="26"/>
              </w:rPr>
              <w:t>Equipment</w:t>
            </w:r>
          </w:p>
        </w:tc>
        <w:tc>
          <w:tcPr>
            <w:tcW w:w="6290" w:type="dxa"/>
          </w:tcPr>
          <w:p w14:paraId="4DB70B95" w14:textId="77777777" w:rsidR="00B85278" w:rsidRPr="0098678D" w:rsidRDefault="00B85278" w:rsidP="006D7A0D">
            <w:pPr>
              <w:spacing w:line="240" w:lineRule="exact"/>
              <w:jc w:val="right"/>
              <w:rPr>
                <w:rFonts w:ascii="CordiaUPC" w:hAnsi="CordiaUPC" w:cs="CordiaUPC"/>
                <w:sz w:val="26"/>
                <w:szCs w:val="26"/>
              </w:rPr>
            </w:pPr>
            <w:r w:rsidRPr="0098678D">
              <w:rPr>
                <w:rFonts w:ascii="CordiaUPC" w:eastAsia="Arial Unicode MS" w:hAnsi="CordiaUPC" w:cs="CordiaUPC" w:hint="cs"/>
                <w:sz w:val="26"/>
                <w:szCs w:val="26"/>
              </w:rPr>
              <w:t>3 - 10</w:t>
            </w:r>
          </w:p>
        </w:tc>
        <w:tc>
          <w:tcPr>
            <w:tcW w:w="781" w:type="dxa"/>
          </w:tcPr>
          <w:p w14:paraId="02442DCC" w14:textId="77777777" w:rsidR="00B85278" w:rsidRPr="0098678D" w:rsidRDefault="00B85278" w:rsidP="006D7A0D">
            <w:pPr>
              <w:spacing w:line="240" w:lineRule="exact"/>
              <w:ind w:left="-108"/>
              <w:jc w:val="center"/>
              <w:rPr>
                <w:rFonts w:ascii="CordiaUPC" w:hAnsi="CordiaUPC" w:cs="CordiaUPC"/>
                <w:sz w:val="26"/>
                <w:szCs w:val="26"/>
              </w:rPr>
            </w:pPr>
            <w:r w:rsidRPr="0098678D">
              <w:rPr>
                <w:rFonts w:ascii="CordiaUPC" w:hAnsi="CordiaUPC" w:cs="CordiaUPC" w:hint="cs"/>
                <w:sz w:val="26"/>
                <w:szCs w:val="26"/>
              </w:rPr>
              <w:t>years</w:t>
            </w:r>
          </w:p>
        </w:tc>
      </w:tr>
    </w:tbl>
    <w:p w14:paraId="149D8065" w14:textId="77777777" w:rsidR="00B85278" w:rsidRPr="0098678D" w:rsidRDefault="00B85278" w:rsidP="00B85278">
      <w:pPr>
        <w:tabs>
          <w:tab w:val="left" w:pos="1440"/>
        </w:tabs>
        <w:spacing w:line="240" w:lineRule="exact"/>
        <w:ind w:left="547"/>
        <w:jc w:val="both"/>
        <w:rPr>
          <w:rFonts w:ascii="CordiaUPC" w:eastAsia="Arial Unicode MS" w:hAnsi="CordiaUPC" w:cs="CordiaUPC"/>
          <w:sz w:val="26"/>
          <w:szCs w:val="26"/>
        </w:rPr>
      </w:pPr>
    </w:p>
    <w:p w14:paraId="795365AA" w14:textId="77777777" w:rsidR="00B85278" w:rsidRPr="0098678D" w:rsidRDefault="00B85278" w:rsidP="00B85278">
      <w:pPr>
        <w:tabs>
          <w:tab w:val="left" w:pos="1440"/>
        </w:tabs>
        <w:spacing w:line="240" w:lineRule="exact"/>
        <w:ind w:left="540" w:right="-43" w:hanging="7"/>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Depreciation is charged to </w:t>
      </w:r>
      <w:r w:rsidRPr="0098678D">
        <w:rPr>
          <w:rFonts w:ascii="CordiaUPC" w:hAnsi="CordiaUPC" w:cs="CordiaUPC" w:hint="cs"/>
          <w:sz w:val="26"/>
          <w:szCs w:val="26"/>
        </w:rPr>
        <w:t>profit or loss</w:t>
      </w:r>
      <w:r w:rsidRPr="0098678D">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0F702A8D" w14:textId="77777777" w:rsidR="00B85278" w:rsidRPr="0098678D" w:rsidRDefault="00B85278" w:rsidP="00B85278">
      <w:pPr>
        <w:tabs>
          <w:tab w:val="left" w:pos="1440"/>
        </w:tabs>
        <w:spacing w:line="240" w:lineRule="exact"/>
        <w:ind w:left="540"/>
        <w:jc w:val="both"/>
        <w:rPr>
          <w:rFonts w:ascii="CordiaUPC" w:eastAsia="Arial Unicode MS" w:hAnsi="CordiaUPC" w:cs="CordiaUPC"/>
          <w:sz w:val="26"/>
          <w:szCs w:val="26"/>
        </w:rPr>
      </w:pPr>
    </w:p>
    <w:p w14:paraId="5D1D21C9" w14:textId="77777777" w:rsidR="00B85278" w:rsidRPr="0098678D" w:rsidRDefault="00B85278" w:rsidP="00B85278">
      <w:pPr>
        <w:tabs>
          <w:tab w:val="left" w:pos="1440"/>
        </w:tabs>
        <w:spacing w:line="240" w:lineRule="exact"/>
        <w:ind w:left="540" w:right="-43"/>
        <w:jc w:val="both"/>
        <w:rPr>
          <w:rFonts w:ascii="CordiaUPC" w:eastAsia="Arial Unicode MS" w:hAnsi="CordiaUPC" w:cs="CordiaUPC"/>
          <w:sz w:val="26"/>
          <w:szCs w:val="26"/>
        </w:rPr>
      </w:pPr>
      <w:r w:rsidRPr="0098678D">
        <w:rPr>
          <w:rFonts w:ascii="CordiaUPC" w:eastAsia="Arial Unicode MS" w:hAnsi="CordiaUPC" w:cs="CordiaUPC" w:hint="cs"/>
          <w:sz w:val="26"/>
          <w:szCs w:val="26"/>
        </w:rPr>
        <w:t xml:space="preserve">The revaluation surplus on assets is amortised, using the straight-line method, over the estimated remaining periods of those </w:t>
      </w:r>
      <w:proofErr w:type="gramStart"/>
      <w:r w:rsidRPr="0098678D">
        <w:rPr>
          <w:rFonts w:ascii="CordiaUPC" w:eastAsia="Arial Unicode MS" w:hAnsi="CordiaUPC" w:cs="CordiaUPC" w:hint="cs"/>
          <w:sz w:val="26"/>
          <w:szCs w:val="26"/>
        </w:rPr>
        <w:t>assets’</w:t>
      </w:r>
      <w:proofErr w:type="gramEnd"/>
      <w:r w:rsidRPr="0098678D">
        <w:rPr>
          <w:rFonts w:ascii="CordiaUPC" w:eastAsia="Arial Unicode MS" w:hAnsi="CordiaUPC" w:cs="CordiaUPC" w:hint="cs"/>
          <w:sz w:val="26"/>
          <w:szCs w:val="26"/>
        </w:rPr>
        <w:t xml:space="preserve"> estimated useful lives and directly charged to retained earnings</w:t>
      </w:r>
      <w:r w:rsidRPr="0098678D">
        <w:rPr>
          <w:rFonts w:ascii="CordiaUPC" w:eastAsia="Arial Unicode MS" w:hAnsi="CordiaUPC" w:cs="CordiaUPC" w:hint="cs"/>
          <w:sz w:val="26"/>
          <w:szCs w:val="26"/>
          <w:cs/>
        </w:rPr>
        <w:t>.</w:t>
      </w:r>
      <w:r w:rsidRPr="0098678D">
        <w:rPr>
          <w:rFonts w:ascii="CordiaUPC" w:eastAsia="Arial Unicode MS" w:hAnsi="CordiaUPC" w:cs="CordiaUPC" w:hint="cs"/>
          <w:sz w:val="26"/>
          <w:szCs w:val="26"/>
        </w:rPr>
        <w:t xml:space="preserve"> The remaining of revaluation surplus on an item of land and buildings, that is derecognised of, is transferred directly to retained earnings when the asset is derecognised of.</w:t>
      </w:r>
    </w:p>
    <w:p w14:paraId="41A60F8F" w14:textId="77777777" w:rsidR="00B85278" w:rsidRPr="0098678D" w:rsidRDefault="00B85278" w:rsidP="00B85278">
      <w:pPr>
        <w:tabs>
          <w:tab w:val="left" w:pos="1440"/>
        </w:tabs>
        <w:spacing w:line="240" w:lineRule="exact"/>
        <w:ind w:left="540"/>
        <w:jc w:val="both"/>
        <w:rPr>
          <w:rFonts w:ascii="CordiaUPC" w:eastAsia="Arial Unicode MS" w:hAnsi="CordiaUPC" w:cs="CordiaUPC"/>
          <w:sz w:val="26"/>
          <w:szCs w:val="26"/>
        </w:rPr>
      </w:pPr>
    </w:p>
    <w:p w14:paraId="1AAFBE3D" w14:textId="77777777" w:rsidR="00B85278" w:rsidRPr="0098678D" w:rsidRDefault="00B85278" w:rsidP="00B85278">
      <w:pPr>
        <w:tabs>
          <w:tab w:val="left" w:pos="1440"/>
        </w:tabs>
        <w:spacing w:line="240" w:lineRule="exact"/>
        <w:ind w:left="540" w:right="-43"/>
        <w:jc w:val="both"/>
        <w:rPr>
          <w:rFonts w:ascii="CordiaUPC" w:eastAsia="Arial Unicode MS" w:hAnsi="CordiaUPC" w:cs="CordiaUPC"/>
          <w:sz w:val="26"/>
          <w:szCs w:val="26"/>
        </w:rPr>
      </w:pPr>
      <w:r w:rsidRPr="0098678D">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98678D">
        <w:rPr>
          <w:rFonts w:ascii="CordiaUPC" w:eastAsia="Arial Unicode MS" w:hAnsi="CordiaUPC" w:cs="CordiaUPC" w:hint="cs"/>
          <w:sz w:val="26"/>
          <w:szCs w:val="26"/>
          <w:cs/>
        </w:rPr>
        <w:t xml:space="preserve"> </w:t>
      </w:r>
      <w:r w:rsidRPr="0098678D">
        <w:rPr>
          <w:rFonts w:ascii="CordiaUPC" w:eastAsia="Arial Unicode MS" w:hAnsi="CordiaUPC" w:cs="CordiaUPC" w:hint="cs"/>
          <w:sz w:val="26"/>
          <w:szCs w:val="26"/>
        </w:rPr>
        <w:t>Any gain or loss arising on disposal of an asset</w:t>
      </w:r>
      <w:r w:rsidRPr="0098678D">
        <w:rPr>
          <w:rFonts w:ascii="CordiaUPC" w:eastAsia="Arial Unicode MS" w:hAnsi="CordiaUPC" w:cs="CordiaUPC" w:hint="cs"/>
          <w:sz w:val="26"/>
          <w:szCs w:val="26"/>
          <w:cs/>
        </w:rPr>
        <w:t xml:space="preserve"> </w:t>
      </w:r>
      <w:r w:rsidRPr="0098678D">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6321E31B" w14:textId="77777777" w:rsidR="00B85278" w:rsidRPr="0098678D" w:rsidRDefault="00B85278" w:rsidP="00B85278">
      <w:pPr>
        <w:spacing w:line="240" w:lineRule="exact"/>
        <w:ind w:left="547"/>
        <w:jc w:val="both"/>
        <w:rPr>
          <w:rFonts w:ascii="CordiaUPC" w:hAnsi="CordiaUPC" w:cs="CordiaUPC"/>
          <w:color w:val="000000"/>
          <w:sz w:val="26"/>
          <w:szCs w:val="26"/>
          <w:lang w:val="en-US" w:bidi="th-TH"/>
        </w:rPr>
      </w:pPr>
    </w:p>
    <w:p w14:paraId="26125E73" w14:textId="77777777" w:rsidR="00B85278" w:rsidRPr="0098678D" w:rsidRDefault="00B85278" w:rsidP="00B85278">
      <w:pPr>
        <w:spacing w:line="240" w:lineRule="exact"/>
        <w:ind w:left="547" w:hanging="547"/>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3</w:t>
      </w:r>
      <w:r w:rsidRPr="0098678D">
        <w:rPr>
          <w:rFonts w:ascii="CordiaUPC" w:hAnsi="CordiaUPC" w:cs="CordiaUPC" w:hint="cs"/>
          <w:b/>
          <w:bCs/>
          <w:i/>
          <w:iCs/>
          <w:color w:val="000000"/>
          <w:sz w:val="26"/>
          <w:szCs w:val="26"/>
          <w:lang w:val="en-US" w:bidi="th-TH"/>
        </w:rPr>
        <w:t>.10</w:t>
      </w:r>
      <w:r w:rsidRPr="0098678D">
        <w:rPr>
          <w:rFonts w:ascii="CordiaUPC" w:hAnsi="CordiaUPC" w:cs="CordiaUPC" w:hint="cs"/>
          <w:b/>
          <w:bCs/>
          <w:i/>
          <w:iCs/>
          <w:color w:val="000000"/>
          <w:sz w:val="26"/>
          <w:szCs w:val="26"/>
          <w:lang w:val="en-US" w:bidi="th-TH"/>
        </w:rPr>
        <w:tab/>
        <w:t>Leases</w:t>
      </w:r>
    </w:p>
    <w:p w14:paraId="29BE1AE0" w14:textId="77777777" w:rsidR="00B85278" w:rsidRPr="0098678D" w:rsidRDefault="00B85278" w:rsidP="00B85278">
      <w:pPr>
        <w:spacing w:line="240" w:lineRule="exact"/>
        <w:jc w:val="thaiDistribute"/>
        <w:rPr>
          <w:rFonts w:ascii="CordiaUPC" w:hAnsi="CordiaUPC" w:cs="CordiaUPC"/>
          <w:sz w:val="26"/>
          <w:szCs w:val="26"/>
          <w:lang w:val="en-AU"/>
        </w:rPr>
      </w:pPr>
    </w:p>
    <w:p w14:paraId="7D19C695" w14:textId="77777777" w:rsidR="00B85278" w:rsidRPr="0098678D"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At inception of a contract, the Bank and its subsidiaries assess whether a contract is, or contains, a lease. If a contract contains lease and non-lease components, the Bank and its subsidiaries apply TFRS 15 to allocate the consideration in the contract. </w:t>
      </w:r>
    </w:p>
    <w:p w14:paraId="60E43FB5" w14:textId="77777777" w:rsidR="00B85278" w:rsidRPr="0098678D" w:rsidRDefault="00B85278" w:rsidP="00B85278">
      <w:pPr>
        <w:spacing w:line="240" w:lineRule="exact"/>
        <w:ind w:left="540"/>
        <w:jc w:val="thaiDistribute"/>
        <w:rPr>
          <w:rFonts w:ascii="CordiaUPC" w:hAnsi="CordiaUPC" w:cs="CordiaUPC"/>
          <w:sz w:val="26"/>
          <w:szCs w:val="26"/>
          <w:lang w:val="en-AU"/>
        </w:rPr>
      </w:pPr>
    </w:p>
    <w:p w14:paraId="2F6CED14" w14:textId="77777777" w:rsidR="00B85278" w:rsidRPr="0098678D"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is recognised as an expense on a straight-line basis over the lease term. </w:t>
      </w:r>
    </w:p>
    <w:p w14:paraId="00CFE871" w14:textId="77777777" w:rsidR="00B85278" w:rsidRPr="0098678D" w:rsidRDefault="00B85278" w:rsidP="00B85278">
      <w:pPr>
        <w:spacing w:line="240" w:lineRule="exact"/>
        <w:ind w:left="540"/>
        <w:jc w:val="thaiDistribute"/>
        <w:rPr>
          <w:rFonts w:ascii="CordiaUPC" w:hAnsi="CordiaUPC" w:cs="CordiaUPC"/>
          <w:sz w:val="26"/>
          <w:szCs w:val="26"/>
          <w:lang w:val="en-AU"/>
        </w:rPr>
      </w:pPr>
    </w:p>
    <w:p w14:paraId="4314F82A" w14:textId="77777777" w:rsidR="00B85278" w:rsidRPr="0098678D" w:rsidRDefault="00B85278" w:rsidP="00B85278">
      <w:pPr>
        <w:spacing w:line="240" w:lineRule="exact"/>
        <w:ind w:left="540"/>
        <w:jc w:val="thaiDistribute"/>
        <w:rPr>
          <w:rFonts w:ascii="CordiaUPC" w:hAnsi="CordiaUPC" w:cs="CordiaUPC"/>
          <w:b/>
          <w:color w:val="0000FF"/>
          <w:sz w:val="26"/>
          <w:szCs w:val="26"/>
          <w:lang w:val="en-AU"/>
        </w:rPr>
      </w:pPr>
      <w:r w:rsidRPr="0098678D">
        <w:rPr>
          <w:rFonts w:ascii="CordiaUPC" w:hAnsi="CordiaUPC" w:cs="CordiaUPC" w:hint="cs"/>
          <w:sz w:val="26"/>
          <w:szCs w:val="26"/>
          <w:lang w:val="en-AU"/>
        </w:rPr>
        <w:t>Right-of-use assets are measured at cost, less any accumulated depreciation and impairment los</w:t>
      </w:r>
      <w:r>
        <w:rPr>
          <w:rFonts w:ascii="CordiaUPC" w:hAnsi="CordiaUPC" w:cs="CordiaUPC"/>
          <w:sz w:val="26"/>
          <w:szCs w:val="26"/>
          <w:lang w:val="en-AU"/>
        </w:rPr>
        <w:t>s</w:t>
      </w:r>
      <w:r w:rsidRPr="0098678D">
        <w:rPr>
          <w:rFonts w:ascii="CordiaUPC" w:hAnsi="CordiaUPC" w:cs="CordiaUPC" w:hint="cs"/>
          <w:sz w:val="26"/>
          <w:szCs w:val="26"/>
          <w:lang w:val="en-AU"/>
        </w:rPr>
        <w:t>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98678D">
        <w:rPr>
          <w:rFonts w:ascii="CordiaUPC" w:hAnsi="CordiaUPC" w:cs="CordiaUPC" w:hint="cs"/>
          <w:sz w:val="26"/>
          <w:szCs w:val="26"/>
          <w:lang w:val="en-US"/>
        </w:rPr>
        <w:t xml:space="preserve"> </w:t>
      </w:r>
      <w:r w:rsidRPr="0098678D">
        <w:rPr>
          <w:rFonts w:ascii="CordiaUPC" w:hAnsi="CordiaUPC" w:cs="CordiaUPC" w:hint="cs"/>
          <w:sz w:val="26"/>
          <w:szCs w:val="26"/>
          <w:lang w:val="en-AU"/>
        </w:rPr>
        <w:t xml:space="preserve">the end of the lease term. The estimated useful lives of right-of-use assets are determined on the same basis as those of premises and equipment. </w:t>
      </w:r>
    </w:p>
    <w:p w14:paraId="1681372E" w14:textId="77777777" w:rsidR="00B85278" w:rsidRPr="0098678D" w:rsidRDefault="00B85278" w:rsidP="00B85278">
      <w:pPr>
        <w:spacing w:line="240" w:lineRule="exact"/>
        <w:ind w:left="540"/>
        <w:jc w:val="thaiDistribute"/>
        <w:rPr>
          <w:rFonts w:ascii="CordiaUPC" w:hAnsi="CordiaUPC" w:cs="CordiaUPC"/>
          <w:sz w:val="26"/>
          <w:szCs w:val="26"/>
          <w:lang w:val="en-AU"/>
        </w:rPr>
      </w:pPr>
    </w:p>
    <w:p w14:paraId="762EAF6F" w14:textId="77777777" w:rsidR="00B85278" w:rsidRPr="0098678D"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lease liability is initially measured at the present value of the lease payments that are not paid at the commencement date, discounted using the interest rate implicit in the lease or, if that rate cannot be readily determined, the Bank and its subsidiaries’ incremental borrowing rate and subsequently at amortised cost using the effective interest method. </w:t>
      </w:r>
    </w:p>
    <w:p w14:paraId="780D195A" w14:textId="77777777" w:rsidR="00B85278" w:rsidRPr="0098678D" w:rsidRDefault="00B85278" w:rsidP="00B85278">
      <w:pPr>
        <w:spacing w:line="240" w:lineRule="exact"/>
        <w:ind w:left="540"/>
        <w:jc w:val="thaiDistribute"/>
        <w:rPr>
          <w:rFonts w:ascii="CordiaUPC" w:hAnsi="CordiaUPC" w:cs="CordiaUPC"/>
          <w:sz w:val="26"/>
          <w:szCs w:val="26"/>
          <w:lang w:val="en-AU"/>
        </w:rPr>
      </w:pPr>
    </w:p>
    <w:p w14:paraId="29927E6B" w14:textId="77777777" w:rsidR="00B85278" w:rsidRPr="0098678D"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740897EC" w14:textId="77777777" w:rsidR="00B85278" w:rsidRPr="0098678D" w:rsidRDefault="00B85278" w:rsidP="00B85278">
      <w:pPr>
        <w:spacing w:line="240" w:lineRule="exact"/>
        <w:ind w:left="540"/>
        <w:jc w:val="thaiDistribute"/>
        <w:rPr>
          <w:rFonts w:ascii="CordiaUPC" w:hAnsi="CordiaUPC" w:cs="CordiaUPC"/>
          <w:sz w:val="26"/>
          <w:szCs w:val="26"/>
          <w:lang w:val="en-AU"/>
        </w:rPr>
      </w:pPr>
    </w:p>
    <w:p w14:paraId="08B93CC3" w14:textId="39250FEA" w:rsidR="00B85278" w:rsidRDefault="00B85278" w:rsidP="00B85278">
      <w:pPr>
        <w:spacing w:line="240" w:lineRule="exact"/>
        <w:ind w:left="540"/>
        <w:jc w:val="thaiDistribute"/>
        <w:rPr>
          <w:rFonts w:ascii="CordiaUPC" w:hAnsi="CordiaUPC" w:cs="CordiaUPC"/>
          <w:sz w:val="26"/>
          <w:szCs w:val="26"/>
          <w:lang w:val="en-AU"/>
        </w:rPr>
      </w:pPr>
      <w:r w:rsidRPr="0098678D">
        <w:rPr>
          <w:rFonts w:ascii="CordiaUPC" w:hAnsi="CordiaUPC" w:cs="CordiaUPC" w:hint="cs"/>
          <w:sz w:val="26"/>
          <w:szCs w:val="26"/>
          <w:lang w:val="en-AU"/>
        </w:rPr>
        <w:t>The Bank and its subsidiaries present right-of-use assets in premises and equipment/intangible assets and lease liabilities in ‘other liabilities’ in the statement of financial position.</w:t>
      </w:r>
    </w:p>
    <w:p w14:paraId="5DE05B86" w14:textId="77777777" w:rsidR="00BF64BF" w:rsidRPr="00D72FE3" w:rsidRDefault="00BF64BF" w:rsidP="00B85278">
      <w:pPr>
        <w:spacing w:line="240" w:lineRule="exact"/>
        <w:ind w:left="540"/>
        <w:jc w:val="thaiDistribute"/>
        <w:rPr>
          <w:rFonts w:ascii="CordiaUPC" w:hAnsi="CordiaUPC" w:cs="CordiaUPC"/>
          <w:sz w:val="26"/>
          <w:szCs w:val="26"/>
          <w:lang w:val="en-AU"/>
        </w:rPr>
      </w:pPr>
    </w:p>
    <w:p w14:paraId="455CBA6A" w14:textId="77777777" w:rsidR="00B85278" w:rsidRPr="0098678D" w:rsidRDefault="00B85278" w:rsidP="00B85278">
      <w:pPr>
        <w:spacing w:line="240" w:lineRule="exact"/>
        <w:rPr>
          <w:rFonts w:ascii="CordiaUPC" w:hAnsi="CordiaUPC" w:cs="CordiaUPC"/>
          <w:b/>
          <w:i/>
          <w:sz w:val="26"/>
          <w:szCs w:val="26"/>
        </w:rPr>
      </w:pPr>
      <w:r>
        <w:rPr>
          <w:rFonts w:ascii="CordiaUPC" w:hAnsi="CordiaUPC" w:cs="CordiaUPC"/>
          <w:b/>
          <w:i/>
          <w:sz w:val="26"/>
          <w:szCs w:val="26"/>
        </w:rPr>
        <w:t>3</w:t>
      </w:r>
      <w:r w:rsidRPr="0098678D">
        <w:rPr>
          <w:rFonts w:ascii="CordiaUPC" w:hAnsi="CordiaUPC" w:cs="CordiaUPC" w:hint="cs"/>
          <w:b/>
          <w:i/>
          <w:sz w:val="26"/>
          <w:szCs w:val="26"/>
        </w:rPr>
        <w:t>.11</w:t>
      </w:r>
      <w:r w:rsidRPr="0098678D">
        <w:rPr>
          <w:rFonts w:ascii="CordiaUPC" w:hAnsi="CordiaUPC" w:cs="CordiaUPC" w:hint="cs"/>
          <w:b/>
          <w:i/>
          <w:sz w:val="26"/>
          <w:szCs w:val="26"/>
        </w:rPr>
        <w:tab/>
        <w:t>Goodwill and other intangible assets</w:t>
      </w:r>
    </w:p>
    <w:p w14:paraId="1168497B" w14:textId="77777777" w:rsidR="00B85278" w:rsidRPr="0098678D" w:rsidRDefault="00B85278" w:rsidP="00B85278">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8D7A668" w14:textId="77777777" w:rsidR="00B85278" w:rsidRPr="0098678D" w:rsidRDefault="00B85278" w:rsidP="00B85278">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98678D">
        <w:rPr>
          <w:rFonts w:ascii="CordiaUPC" w:eastAsia="Arial Unicode MS" w:hAnsi="CordiaUPC" w:cs="CordiaUPC" w:hint="cs"/>
          <w:bCs/>
          <w:i/>
          <w:iCs/>
          <w:sz w:val="26"/>
          <w:szCs w:val="26"/>
          <w:lang w:val="x-none" w:eastAsia="en-GB" w:bidi="th-TH"/>
        </w:rPr>
        <w:t>Goodwill</w:t>
      </w:r>
    </w:p>
    <w:p w14:paraId="3417E2DC" w14:textId="77777777" w:rsidR="00B85278" w:rsidRPr="0098678D" w:rsidRDefault="00B85278" w:rsidP="00B85278">
      <w:pPr>
        <w:spacing w:line="240" w:lineRule="exact"/>
        <w:ind w:left="547" w:right="-29"/>
        <w:jc w:val="both"/>
        <w:rPr>
          <w:rFonts w:ascii="CordiaUPC" w:hAnsi="CordiaUPC" w:cs="CordiaUPC"/>
          <w:color w:val="000000"/>
          <w:sz w:val="26"/>
          <w:szCs w:val="26"/>
          <w:lang w:val="en-US" w:bidi="th-TH"/>
        </w:rPr>
      </w:pPr>
    </w:p>
    <w:p w14:paraId="1366EE29" w14:textId="51462480" w:rsidR="00B85278" w:rsidRPr="0098678D" w:rsidRDefault="00B85278" w:rsidP="00B85278">
      <w:pPr>
        <w:spacing w:line="240" w:lineRule="exact"/>
        <w:ind w:left="540"/>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Goodwill that arises upon the acquisition of subsidiaries is included in intangible assets. The measurement of goodwill at initial recognition is described in note </w:t>
      </w:r>
      <w:r w:rsidR="005948B0">
        <w:rPr>
          <w:rFonts w:ascii="CordiaUPC" w:hAnsi="CordiaUPC" w:cs="CordiaUPC"/>
          <w:color w:val="000000"/>
          <w:sz w:val="26"/>
          <w:szCs w:val="26"/>
          <w:lang w:val="en-US" w:bidi="th-TH"/>
        </w:rPr>
        <w:t>3</w:t>
      </w:r>
      <w:r w:rsidRPr="0098678D">
        <w:rPr>
          <w:rFonts w:ascii="CordiaUPC" w:hAnsi="CordiaUPC" w:cs="CordiaUPC" w:hint="cs"/>
          <w:color w:val="000000"/>
          <w:sz w:val="26"/>
          <w:szCs w:val="26"/>
          <w:lang w:val="en-US" w:bidi="th-TH"/>
        </w:rPr>
        <w:t>.1 Subsequent to initial recognition, goodwill</w:t>
      </w:r>
      <w:r w:rsidRPr="0098678D">
        <w:rPr>
          <w:rFonts w:ascii="CordiaUPC" w:hAnsi="CordiaUPC" w:cs="CordiaUPC" w:hint="cs"/>
          <w:b/>
          <w:color w:val="000000"/>
          <w:sz w:val="26"/>
          <w:szCs w:val="26"/>
          <w:lang w:val="en-US" w:bidi="th-TH"/>
        </w:rPr>
        <w:t xml:space="preserve"> </w:t>
      </w:r>
      <w:r w:rsidRPr="0098678D">
        <w:rPr>
          <w:rFonts w:ascii="CordiaUPC" w:hAnsi="CordiaUPC" w:cs="CordiaUPC" w:hint="cs"/>
          <w:color w:val="000000"/>
          <w:sz w:val="26"/>
          <w:szCs w:val="26"/>
          <w:lang w:val="en-US" w:bidi="th-TH"/>
        </w:rPr>
        <w:t>is measured at cost less allowance for impairment losses.</w:t>
      </w:r>
    </w:p>
    <w:p w14:paraId="6ECB655F" w14:textId="77777777" w:rsidR="00B85278" w:rsidRPr="0098678D" w:rsidRDefault="00B85278" w:rsidP="00B85278">
      <w:pPr>
        <w:spacing w:line="240" w:lineRule="exact"/>
        <w:ind w:left="547" w:right="-29"/>
        <w:jc w:val="both"/>
        <w:rPr>
          <w:rFonts w:ascii="CordiaUPC" w:hAnsi="CordiaUPC" w:cs="CordiaUPC"/>
          <w:i/>
          <w:iCs/>
          <w:color w:val="000000"/>
          <w:sz w:val="26"/>
          <w:szCs w:val="26"/>
          <w:lang w:val="en-US" w:bidi="th-TH"/>
        </w:rPr>
      </w:pPr>
    </w:p>
    <w:p w14:paraId="0BFCDC7C" w14:textId="77777777" w:rsidR="00B85278" w:rsidRPr="0098678D" w:rsidRDefault="00B85278" w:rsidP="00B85278">
      <w:pPr>
        <w:spacing w:line="240" w:lineRule="exact"/>
        <w:ind w:left="539"/>
        <w:jc w:val="both"/>
        <w:rPr>
          <w:rFonts w:ascii="CordiaUPC" w:hAnsi="CordiaUPC" w:cs="CordiaUPC"/>
          <w:i/>
          <w:iCs/>
          <w:color w:val="000000"/>
          <w:sz w:val="26"/>
          <w:szCs w:val="26"/>
          <w:lang w:val="en-US" w:bidi="th-TH"/>
        </w:rPr>
      </w:pPr>
      <w:r w:rsidRPr="0098678D">
        <w:rPr>
          <w:rFonts w:ascii="CordiaUPC" w:hAnsi="CordiaUPC" w:cs="CordiaUPC" w:hint="cs"/>
          <w:i/>
          <w:iCs/>
          <w:color w:val="000000"/>
          <w:sz w:val="26"/>
          <w:szCs w:val="26"/>
          <w:lang w:val="en-US" w:bidi="th-TH"/>
        </w:rPr>
        <w:t xml:space="preserve">Other intangible assets </w:t>
      </w:r>
    </w:p>
    <w:p w14:paraId="7EA334F8" w14:textId="77777777" w:rsidR="00B85278" w:rsidRPr="0098678D" w:rsidRDefault="00B85278" w:rsidP="00B85278">
      <w:pPr>
        <w:spacing w:line="240" w:lineRule="exact"/>
        <w:ind w:left="547" w:right="-29"/>
        <w:jc w:val="both"/>
        <w:rPr>
          <w:rFonts w:ascii="CordiaUPC" w:hAnsi="CordiaUPC" w:cs="CordiaUPC"/>
          <w:color w:val="000000"/>
          <w:sz w:val="26"/>
          <w:szCs w:val="26"/>
          <w:lang w:val="en-US" w:bidi="th-TH"/>
        </w:rPr>
      </w:pPr>
    </w:p>
    <w:p w14:paraId="56340993" w14:textId="62DAEBCC" w:rsidR="00B85278" w:rsidRDefault="00B85278" w:rsidP="00B85278">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Other intangible assets that are acquired by the </w:t>
      </w:r>
      <w:r w:rsidRPr="0098678D">
        <w:rPr>
          <w:rFonts w:ascii="CordiaUPC" w:hAnsi="CordiaUPC" w:cs="CordiaUPC" w:hint="cs"/>
          <w:sz w:val="26"/>
          <w:szCs w:val="26"/>
        </w:rPr>
        <w:t xml:space="preserve">Bank and its subsidiaries </w:t>
      </w:r>
      <w:r w:rsidRPr="0098678D">
        <w:rPr>
          <w:rFonts w:ascii="CordiaUPC" w:hAnsi="CordiaUPC" w:cs="CordiaUPC" w:hint="cs"/>
          <w:color w:val="000000"/>
          <w:sz w:val="26"/>
          <w:szCs w:val="26"/>
          <w:lang w:val="en-US" w:bidi="th-TH"/>
        </w:rPr>
        <w:t xml:space="preserve">and have finite useful lives are measured at cost less accumulated </w:t>
      </w:r>
      <w:proofErr w:type="spellStart"/>
      <w:r w:rsidRPr="0098678D">
        <w:rPr>
          <w:rFonts w:ascii="CordiaUPC" w:hAnsi="CordiaUPC" w:cs="CordiaUPC" w:hint="cs"/>
          <w:color w:val="000000"/>
          <w:sz w:val="26"/>
          <w:szCs w:val="26"/>
          <w:lang w:val="en-US" w:bidi="th-TH"/>
        </w:rPr>
        <w:t>amortisation</w:t>
      </w:r>
      <w:proofErr w:type="spellEnd"/>
      <w:r w:rsidRPr="0098678D">
        <w:rPr>
          <w:rFonts w:ascii="CordiaUPC" w:hAnsi="CordiaUPC" w:cs="CordiaUPC" w:hint="cs"/>
          <w:color w:val="000000"/>
          <w:sz w:val="26"/>
          <w:szCs w:val="26"/>
          <w:lang w:val="en-US" w:bidi="th-TH"/>
        </w:rPr>
        <w:t xml:space="preserve"> and allowance for impairment losses. </w:t>
      </w:r>
    </w:p>
    <w:p w14:paraId="0394CBED" w14:textId="77777777" w:rsidR="000B08E4" w:rsidRPr="0098678D" w:rsidRDefault="000B08E4" w:rsidP="00B85278">
      <w:pPr>
        <w:spacing w:line="240" w:lineRule="exact"/>
        <w:ind w:left="539"/>
        <w:jc w:val="both"/>
        <w:rPr>
          <w:rFonts w:ascii="CordiaUPC" w:hAnsi="CordiaUPC" w:cs="CordiaUPC"/>
          <w:color w:val="000000"/>
          <w:sz w:val="26"/>
          <w:szCs w:val="26"/>
          <w:lang w:val="en-US" w:bidi="th-TH"/>
        </w:rPr>
      </w:pPr>
    </w:p>
    <w:p w14:paraId="2560336E" w14:textId="77777777" w:rsidR="00B85278" w:rsidRPr="0098678D" w:rsidRDefault="00B85278" w:rsidP="00B85278">
      <w:pPr>
        <w:spacing w:line="240" w:lineRule="exact"/>
        <w:ind w:left="539"/>
        <w:jc w:val="both"/>
        <w:rPr>
          <w:rFonts w:ascii="CordiaUPC" w:hAnsi="CordiaUPC" w:cs="CordiaUPC"/>
          <w:color w:val="000000"/>
          <w:sz w:val="26"/>
          <w:szCs w:val="26"/>
          <w:lang w:val="en-US" w:bidi="th-TH"/>
        </w:rPr>
      </w:pPr>
      <w:r w:rsidRPr="0098678D">
        <w:rPr>
          <w:rFonts w:ascii="CordiaUPC" w:hAnsi="CordiaUPC" w:cs="CordiaUPC" w:hint="cs"/>
          <w:color w:val="000000"/>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w:t>
      </w:r>
      <w:proofErr w:type="spellStart"/>
      <w:r w:rsidRPr="0098678D">
        <w:rPr>
          <w:rFonts w:ascii="CordiaUPC" w:hAnsi="CordiaUPC" w:cs="CordiaUPC" w:hint="cs"/>
          <w:color w:val="000000"/>
          <w:sz w:val="26"/>
          <w:szCs w:val="26"/>
          <w:lang w:val="en-US" w:bidi="th-TH"/>
        </w:rPr>
        <w:t>amortisation</w:t>
      </w:r>
      <w:proofErr w:type="spellEnd"/>
      <w:r w:rsidRPr="0098678D">
        <w:rPr>
          <w:rFonts w:ascii="CordiaUPC" w:hAnsi="CordiaUPC" w:cs="CordiaUPC" w:hint="cs"/>
          <w:color w:val="000000"/>
          <w:sz w:val="26"/>
          <w:szCs w:val="26"/>
          <w:lang w:val="en-US" w:bidi="th-TH"/>
        </w:rPr>
        <w:t xml:space="preserve"> and allowance for impairment losses. </w:t>
      </w:r>
    </w:p>
    <w:p w14:paraId="76A1D36E" w14:textId="77777777" w:rsidR="00B85278" w:rsidRPr="0098678D" w:rsidRDefault="00B85278" w:rsidP="00B85278">
      <w:pPr>
        <w:spacing w:line="240" w:lineRule="exact"/>
        <w:ind w:right="-29"/>
        <w:jc w:val="both"/>
        <w:rPr>
          <w:rFonts w:ascii="CordiaUPC" w:hAnsi="CordiaUPC" w:cs="CordiaUPC"/>
          <w:color w:val="000000"/>
          <w:sz w:val="26"/>
          <w:szCs w:val="26"/>
          <w:lang w:val="en-US" w:bidi="th-TH"/>
        </w:rPr>
      </w:pPr>
    </w:p>
    <w:p w14:paraId="39392650" w14:textId="77777777" w:rsidR="00B85278" w:rsidRPr="0098678D" w:rsidRDefault="00B85278" w:rsidP="00B85278">
      <w:pPr>
        <w:spacing w:line="240" w:lineRule="exact"/>
        <w:ind w:left="540"/>
        <w:rPr>
          <w:rFonts w:ascii="CordiaUPC" w:hAnsi="CordiaUPC" w:cs="CordiaUPC"/>
          <w:i/>
          <w:iCs/>
          <w:color w:val="000000"/>
          <w:sz w:val="26"/>
          <w:szCs w:val="26"/>
          <w:lang w:val="en-US" w:bidi="th-TH"/>
        </w:rPr>
      </w:pPr>
      <w:proofErr w:type="spellStart"/>
      <w:r w:rsidRPr="0098678D">
        <w:rPr>
          <w:rFonts w:ascii="CordiaUPC" w:hAnsi="CordiaUPC" w:cs="CordiaUPC" w:hint="cs"/>
          <w:i/>
          <w:iCs/>
          <w:color w:val="000000"/>
          <w:sz w:val="26"/>
          <w:szCs w:val="26"/>
          <w:lang w:val="en-US" w:bidi="th-TH"/>
        </w:rPr>
        <w:t>Amortisation</w:t>
      </w:r>
      <w:proofErr w:type="spellEnd"/>
      <w:r w:rsidRPr="0098678D">
        <w:rPr>
          <w:rFonts w:ascii="CordiaUPC" w:hAnsi="CordiaUPC" w:cs="CordiaUPC" w:hint="cs"/>
          <w:i/>
          <w:iCs/>
          <w:color w:val="000000"/>
          <w:sz w:val="26"/>
          <w:szCs w:val="26"/>
          <w:lang w:val="en-US" w:bidi="th-TH"/>
        </w:rPr>
        <w:t xml:space="preserve">   </w:t>
      </w:r>
    </w:p>
    <w:p w14:paraId="607F8E92" w14:textId="77777777" w:rsidR="00B85278" w:rsidRPr="0098678D" w:rsidRDefault="00B85278" w:rsidP="00B85278">
      <w:pPr>
        <w:spacing w:line="240" w:lineRule="exact"/>
        <w:ind w:left="547" w:right="-29"/>
        <w:jc w:val="both"/>
        <w:rPr>
          <w:rFonts w:ascii="CordiaUPC" w:hAnsi="CordiaUPC" w:cs="CordiaUPC"/>
          <w:color w:val="000000"/>
          <w:sz w:val="26"/>
          <w:szCs w:val="26"/>
          <w:lang w:val="en-US" w:bidi="th-TH"/>
        </w:rPr>
      </w:pPr>
    </w:p>
    <w:p w14:paraId="188D6A22" w14:textId="77777777" w:rsidR="00B85278" w:rsidRPr="0098678D" w:rsidRDefault="00B85278" w:rsidP="00B85278">
      <w:pPr>
        <w:spacing w:line="240" w:lineRule="exact"/>
        <w:ind w:left="539"/>
        <w:jc w:val="both"/>
        <w:rPr>
          <w:rFonts w:ascii="CordiaUPC" w:hAnsi="CordiaUPC" w:cs="CordiaUPC"/>
          <w:color w:val="000000"/>
          <w:sz w:val="26"/>
          <w:szCs w:val="26"/>
          <w:lang w:val="en-US" w:bidi="th-TH"/>
        </w:rPr>
      </w:pPr>
      <w:proofErr w:type="spellStart"/>
      <w:r w:rsidRPr="0098678D">
        <w:rPr>
          <w:rFonts w:ascii="CordiaUPC" w:hAnsi="CordiaUPC" w:cs="CordiaUPC" w:hint="cs"/>
          <w:color w:val="000000"/>
          <w:sz w:val="26"/>
          <w:szCs w:val="26"/>
          <w:lang w:val="en-US" w:bidi="th-TH"/>
        </w:rPr>
        <w:t>Amortisation</w:t>
      </w:r>
      <w:proofErr w:type="spellEnd"/>
      <w:r w:rsidRPr="0098678D">
        <w:rPr>
          <w:rFonts w:ascii="CordiaUPC" w:hAnsi="CordiaUPC" w:cs="CordiaUPC" w:hint="cs"/>
          <w:color w:val="000000"/>
          <w:sz w:val="26"/>
          <w:szCs w:val="26"/>
          <w:lang w:val="en-US" w:bidi="th-TH"/>
        </w:rPr>
        <w:t xml:space="preserve"> is based on the cost of the asset, or other amount substituted for cost, less its residual value. </w:t>
      </w:r>
    </w:p>
    <w:p w14:paraId="042D4DD5" w14:textId="77777777" w:rsidR="00B85278" w:rsidRPr="0098678D" w:rsidRDefault="00B85278" w:rsidP="00B85278">
      <w:pPr>
        <w:spacing w:line="240" w:lineRule="exact"/>
        <w:ind w:left="547" w:right="-29"/>
        <w:jc w:val="both"/>
        <w:rPr>
          <w:rFonts w:ascii="CordiaUPC" w:hAnsi="CordiaUPC" w:cs="CordiaUPC"/>
          <w:color w:val="000000"/>
          <w:sz w:val="26"/>
          <w:szCs w:val="26"/>
          <w:lang w:val="en-US" w:bidi="th-TH"/>
        </w:rPr>
      </w:pPr>
    </w:p>
    <w:p w14:paraId="590F8FB0" w14:textId="77777777" w:rsidR="00B85278" w:rsidRPr="0098678D" w:rsidRDefault="00B85278" w:rsidP="00B85278">
      <w:pPr>
        <w:spacing w:line="240" w:lineRule="exact"/>
        <w:ind w:left="539"/>
        <w:jc w:val="both"/>
        <w:rPr>
          <w:rFonts w:ascii="CordiaUPC" w:hAnsi="CordiaUPC" w:cs="CordiaUPC"/>
          <w:color w:val="000000"/>
          <w:sz w:val="26"/>
          <w:szCs w:val="26"/>
          <w:lang w:val="en-US" w:bidi="th-TH"/>
        </w:rPr>
      </w:pPr>
      <w:proofErr w:type="spellStart"/>
      <w:r w:rsidRPr="0098678D">
        <w:rPr>
          <w:rFonts w:ascii="CordiaUPC" w:hAnsi="CordiaUPC" w:cs="CordiaUPC" w:hint="cs"/>
          <w:color w:val="000000"/>
          <w:sz w:val="26"/>
          <w:szCs w:val="26"/>
          <w:lang w:val="en-US" w:bidi="th-TH"/>
        </w:rPr>
        <w:t>Amortisation</w:t>
      </w:r>
      <w:proofErr w:type="spellEnd"/>
      <w:r w:rsidRPr="0098678D">
        <w:rPr>
          <w:rFonts w:ascii="CordiaUPC" w:hAnsi="CordiaUPC" w:cs="CordiaUPC" w:hint="cs"/>
          <w:color w:val="000000"/>
          <w:sz w:val="26"/>
          <w:szCs w:val="26"/>
          <w:lang w:val="en-US" w:bidi="th-TH"/>
        </w:rPr>
        <w:t xml:space="preserve"> is </w:t>
      </w:r>
      <w:proofErr w:type="spellStart"/>
      <w:r w:rsidRPr="0098678D">
        <w:rPr>
          <w:rFonts w:ascii="CordiaUPC" w:hAnsi="CordiaUPC" w:cs="CordiaUPC" w:hint="cs"/>
          <w:color w:val="000000"/>
          <w:sz w:val="26"/>
          <w:szCs w:val="26"/>
          <w:lang w:val="en-US" w:bidi="th-TH"/>
        </w:rPr>
        <w:t>recognised</w:t>
      </w:r>
      <w:proofErr w:type="spellEnd"/>
      <w:r w:rsidRPr="0098678D">
        <w:rPr>
          <w:rFonts w:ascii="CordiaUPC" w:hAnsi="CordiaUPC" w:cs="CordiaUPC" w:hint="cs"/>
          <w:color w:val="000000"/>
          <w:sz w:val="26"/>
          <w:szCs w:val="26"/>
          <w:lang w:val="en-US" w:bidi="th-TH"/>
        </w:rPr>
        <w:t xml:space="preserve">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w:t>
      </w:r>
      <w:r w:rsidRPr="00CA4442">
        <w:rPr>
          <w:rFonts w:ascii="CordiaUPC" w:hAnsi="CordiaUPC" w:cs="CordiaUPC" w:hint="cs"/>
          <w:color w:val="000000"/>
          <w:sz w:val="26"/>
          <w:szCs w:val="26"/>
          <w:lang w:val="en-US" w:bidi="th-TH"/>
        </w:rPr>
        <w:t xml:space="preserve">are 3 </w:t>
      </w:r>
      <w:r w:rsidRPr="00CA4442">
        <w:rPr>
          <w:rFonts w:ascii="CordiaUPC" w:hAnsi="CordiaUPC" w:cs="CordiaUPC"/>
          <w:color w:val="000000"/>
          <w:sz w:val="26"/>
          <w:szCs w:val="26"/>
          <w:lang w:val="en-US" w:bidi="th-TH"/>
        </w:rPr>
        <w:t>–</w:t>
      </w:r>
      <w:r w:rsidRPr="00CA4442">
        <w:rPr>
          <w:rFonts w:ascii="CordiaUPC" w:hAnsi="CordiaUPC" w:cs="CordiaUPC" w:hint="cs"/>
          <w:color w:val="000000"/>
          <w:sz w:val="26"/>
          <w:szCs w:val="26"/>
          <w:lang w:val="en-US" w:bidi="th-TH"/>
        </w:rPr>
        <w:t xml:space="preserve"> 1</w:t>
      </w:r>
      <w:r w:rsidRPr="00CA4442">
        <w:rPr>
          <w:rFonts w:ascii="CordiaUPC" w:hAnsi="CordiaUPC" w:cs="CordiaUPC"/>
          <w:color w:val="000000"/>
          <w:sz w:val="26"/>
          <w:szCs w:val="26"/>
          <w:lang w:val="en-US" w:bidi="th-TH"/>
        </w:rPr>
        <w:t>5</w:t>
      </w:r>
      <w:r w:rsidRPr="00CA4442">
        <w:rPr>
          <w:rFonts w:ascii="CordiaUPC" w:hAnsi="CordiaUPC" w:cs="CordiaUPC" w:hint="cs"/>
          <w:color w:val="000000"/>
          <w:sz w:val="26"/>
          <w:szCs w:val="26"/>
          <w:lang w:val="en-US" w:bidi="th-TH"/>
        </w:rPr>
        <w:t xml:space="preserve"> years.</w:t>
      </w:r>
    </w:p>
    <w:p w14:paraId="45082C54" w14:textId="77777777" w:rsidR="00B85278" w:rsidRPr="0098678D" w:rsidRDefault="00B85278" w:rsidP="00B85278">
      <w:pPr>
        <w:spacing w:line="240" w:lineRule="exact"/>
        <w:ind w:left="539"/>
        <w:jc w:val="both"/>
        <w:rPr>
          <w:rFonts w:ascii="CordiaUPC" w:hAnsi="CordiaUPC" w:cs="CordiaUPC"/>
          <w:i/>
          <w:iCs/>
          <w:color w:val="000000"/>
          <w:sz w:val="26"/>
          <w:szCs w:val="26"/>
          <w:lang w:val="en-US" w:bidi="th-TH"/>
        </w:rPr>
      </w:pPr>
    </w:p>
    <w:p w14:paraId="659960BD" w14:textId="77777777" w:rsidR="00B85278" w:rsidRPr="0098678D" w:rsidRDefault="00B85278" w:rsidP="00B85278">
      <w:pPr>
        <w:spacing w:line="240" w:lineRule="exact"/>
        <w:ind w:left="540"/>
        <w:jc w:val="both"/>
        <w:rPr>
          <w:rFonts w:ascii="CordiaUPC" w:hAnsi="CordiaUPC" w:cs="CordiaUPC"/>
          <w:color w:val="000000"/>
          <w:sz w:val="26"/>
          <w:szCs w:val="26"/>
          <w:lang w:val="en-US" w:bidi="th-TH"/>
        </w:rPr>
      </w:pPr>
      <w:proofErr w:type="spellStart"/>
      <w:r w:rsidRPr="0098678D">
        <w:rPr>
          <w:rFonts w:ascii="CordiaUPC" w:hAnsi="CordiaUPC" w:cs="CordiaUPC" w:hint="cs"/>
          <w:color w:val="000000"/>
          <w:sz w:val="26"/>
          <w:szCs w:val="26"/>
          <w:lang w:val="en-US" w:bidi="th-TH"/>
        </w:rPr>
        <w:t>Amortisation</w:t>
      </w:r>
      <w:proofErr w:type="spellEnd"/>
      <w:r w:rsidRPr="0098678D">
        <w:rPr>
          <w:rFonts w:ascii="CordiaUPC" w:hAnsi="CordiaUPC" w:cs="CordiaUPC" w:hint="cs"/>
          <w:color w:val="000000"/>
          <w:sz w:val="26"/>
          <w:szCs w:val="26"/>
          <w:lang w:val="en-US" w:bidi="th-TH"/>
        </w:rPr>
        <w:t xml:space="preserve"> methods, useful lives and residual values are reviewed at each financial year-end and adjusted if appropriate.</w:t>
      </w:r>
    </w:p>
    <w:p w14:paraId="482124C7" w14:textId="77777777" w:rsidR="00B85278" w:rsidRPr="0098678D" w:rsidRDefault="00B85278" w:rsidP="00B85278">
      <w:pPr>
        <w:spacing w:line="240" w:lineRule="exact"/>
        <w:ind w:left="547" w:right="-29"/>
        <w:jc w:val="both"/>
        <w:outlineLvl w:val="1"/>
        <w:rPr>
          <w:rFonts w:ascii="CordiaUPC" w:hAnsi="CordiaUPC" w:cs="CordiaUPC"/>
          <w:b/>
          <w:bCs/>
          <w:i/>
          <w:iCs/>
          <w:color w:val="000000"/>
          <w:sz w:val="26"/>
          <w:szCs w:val="26"/>
          <w:lang w:val="en-US" w:bidi="th-TH"/>
        </w:rPr>
      </w:pPr>
    </w:p>
    <w:p w14:paraId="3A8CB245" w14:textId="77777777" w:rsidR="00B85278" w:rsidRPr="0098678D" w:rsidRDefault="00B85278" w:rsidP="00B85278">
      <w:pPr>
        <w:keepNext/>
        <w:keepLines/>
        <w:spacing w:line="240" w:lineRule="exact"/>
        <w:outlineLvl w:val="1"/>
        <w:rPr>
          <w:rFonts w:ascii="CordiaUPC" w:hAnsi="CordiaUPC" w:cs="CordiaUPC"/>
          <w:b/>
          <w:i/>
          <w:sz w:val="26"/>
          <w:szCs w:val="26"/>
        </w:rPr>
      </w:pPr>
      <w:r>
        <w:rPr>
          <w:rFonts w:ascii="CordiaUPC" w:hAnsi="CordiaUPC" w:cs="CordiaUPC"/>
          <w:b/>
          <w:bCs/>
          <w:i/>
          <w:iCs/>
          <w:color w:val="000000"/>
          <w:sz w:val="26"/>
          <w:szCs w:val="26"/>
          <w:lang w:val="en-US" w:bidi="th-TH"/>
        </w:rPr>
        <w:t>3</w:t>
      </w:r>
      <w:r w:rsidRPr="0098678D">
        <w:rPr>
          <w:rFonts w:ascii="CordiaUPC" w:hAnsi="CordiaUPC" w:cs="CordiaUPC" w:hint="cs"/>
          <w:b/>
          <w:bCs/>
          <w:i/>
          <w:iCs/>
          <w:color w:val="000000"/>
          <w:sz w:val="26"/>
          <w:szCs w:val="26"/>
          <w:lang w:val="en-US" w:bidi="th-TH"/>
        </w:rPr>
        <w:t>.12</w:t>
      </w:r>
      <w:r w:rsidRPr="0098678D">
        <w:rPr>
          <w:rFonts w:ascii="CordiaUPC" w:hAnsi="CordiaUPC" w:cs="CordiaUPC" w:hint="cs"/>
          <w:b/>
          <w:bCs/>
          <w:i/>
          <w:iCs/>
          <w:color w:val="000000"/>
          <w:sz w:val="26"/>
          <w:szCs w:val="26"/>
          <w:lang w:val="en-US" w:bidi="th-TH"/>
        </w:rPr>
        <w:tab/>
      </w:r>
      <w:r w:rsidRPr="0098678D">
        <w:rPr>
          <w:rFonts w:ascii="CordiaUPC" w:hAnsi="CordiaUPC" w:cs="CordiaUPC" w:hint="cs"/>
          <w:b/>
          <w:i/>
          <w:sz w:val="26"/>
          <w:szCs w:val="26"/>
        </w:rPr>
        <w:t>Impairment</w:t>
      </w:r>
    </w:p>
    <w:p w14:paraId="429FE1F3" w14:textId="77777777" w:rsidR="00B85278" w:rsidRPr="0098678D" w:rsidRDefault="00B85278" w:rsidP="00B85278">
      <w:pPr>
        <w:spacing w:line="240" w:lineRule="exact"/>
        <w:ind w:left="547" w:right="-29"/>
        <w:jc w:val="both"/>
        <w:rPr>
          <w:rFonts w:ascii="CordiaUPC" w:hAnsi="CordiaUPC" w:cs="CordiaUPC"/>
          <w:sz w:val="26"/>
          <w:szCs w:val="26"/>
          <w:lang w:val="en-AU"/>
        </w:rPr>
      </w:pPr>
    </w:p>
    <w:p w14:paraId="0AABFBCD" w14:textId="77777777" w:rsidR="00B85278" w:rsidRPr="0098678D" w:rsidRDefault="00B85278" w:rsidP="00B85278">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98678D">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02E796C2" w14:textId="77777777" w:rsidR="00B85278" w:rsidRPr="0098678D" w:rsidRDefault="00B85278" w:rsidP="00B85278">
      <w:pPr>
        <w:spacing w:line="240" w:lineRule="exact"/>
        <w:ind w:left="547"/>
        <w:jc w:val="thaiDistribute"/>
        <w:rPr>
          <w:rFonts w:ascii="CordiaUPC" w:hAnsi="CordiaUPC" w:cs="CordiaUPC"/>
          <w:sz w:val="26"/>
          <w:szCs w:val="26"/>
          <w:lang w:val="en-AU"/>
        </w:rPr>
      </w:pPr>
    </w:p>
    <w:p w14:paraId="098F3532" w14:textId="77777777" w:rsidR="00B85278" w:rsidRPr="0098678D" w:rsidRDefault="00B85278" w:rsidP="00B85278">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An impairment loss is recognised</w:t>
      </w:r>
      <w:r w:rsidRPr="0098678D">
        <w:rPr>
          <w:rFonts w:ascii="CordiaUPC" w:hAnsi="CordiaUPC" w:cs="CordiaUPC" w:hint="cs"/>
          <w:sz w:val="26"/>
          <w:szCs w:val="26"/>
          <w:shd w:val="clear" w:color="auto" w:fill="FFFFFF"/>
          <w:lang w:val="en-AU"/>
        </w:rPr>
        <w:t xml:space="preserve"> if</w:t>
      </w:r>
      <w:r w:rsidRPr="0098678D">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55F872CA" w14:textId="03240384" w:rsidR="00B85278" w:rsidRDefault="00B85278" w:rsidP="00B85278">
      <w:pPr>
        <w:spacing w:line="240" w:lineRule="exact"/>
        <w:ind w:left="547"/>
        <w:jc w:val="thaiDistribute"/>
        <w:rPr>
          <w:rFonts w:ascii="CordiaUPC" w:hAnsi="CordiaUPC" w:cs="CordiaUPC"/>
          <w:i/>
          <w:iCs/>
          <w:sz w:val="26"/>
          <w:szCs w:val="26"/>
        </w:rPr>
      </w:pPr>
    </w:p>
    <w:p w14:paraId="17A79EA5" w14:textId="147DE28F" w:rsidR="00BF64BF" w:rsidRDefault="00BF64BF" w:rsidP="00B85278">
      <w:pPr>
        <w:spacing w:line="240" w:lineRule="exact"/>
        <w:ind w:left="547"/>
        <w:jc w:val="thaiDistribute"/>
        <w:rPr>
          <w:rFonts w:ascii="CordiaUPC" w:hAnsi="CordiaUPC" w:cs="CordiaUPC"/>
          <w:i/>
          <w:iCs/>
          <w:sz w:val="26"/>
          <w:szCs w:val="26"/>
        </w:rPr>
      </w:pPr>
    </w:p>
    <w:p w14:paraId="27A73A16" w14:textId="77777777" w:rsidR="00BF64BF" w:rsidRPr="0098678D" w:rsidRDefault="00BF64BF" w:rsidP="00B85278">
      <w:pPr>
        <w:spacing w:line="240" w:lineRule="exact"/>
        <w:ind w:left="547"/>
        <w:jc w:val="thaiDistribute"/>
        <w:rPr>
          <w:rFonts w:ascii="CordiaUPC" w:hAnsi="CordiaUPC" w:cs="CordiaUPC"/>
          <w:i/>
          <w:iCs/>
          <w:sz w:val="26"/>
          <w:szCs w:val="26"/>
        </w:rPr>
      </w:pPr>
    </w:p>
    <w:p w14:paraId="3758A5FC" w14:textId="77777777" w:rsidR="00B85278" w:rsidRPr="0098678D" w:rsidRDefault="00B85278" w:rsidP="00B85278">
      <w:pPr>
        <w:spacing w:line="240" w:lineRule="exact"/>
        <w:ind w:left="547"/>
        <w:jc w:val="thaiDistribute"/>
        <w:rPr>
          <w:rFonts w:ascii="CordiaUPC" w:hAnsi="CordiaUPC" w:cs="CordiaUPC"/>
          <w:i/>
          <w:iCs/>
          <w:sz w:val="26"/>
          <w:szCs w:val="26"/>
        </w:rPr>
      </w:pPr>
      <w:r w:rsidRPr="0098678D">
        <w:rPr>
          <w:rFonts w:ascii="CordiaUPC" w:hAnsi="CordiaUPC" w:cs="CordiaUPC" w:hint="cs"/>
          <w:i/>
          <w:iCs/>
          <w:sz w:val="26"/>
          <w:szCs w:val="26"/>
        </w:rPr>
        <w:t>Calculation of recoverable amount</w:t>
      </w:r>
    </w:p>
    <w:p w14:paraId="5EE493B4" w14:textId="77777777" w:rsidR="00B85278" w:rsidRPr="0098678D" w:rsidRDefault="00B85278" w:rsidP="00B85278">
      <w:pPr>
        <w:shd w:val="clear" w:color="auto" w:fill="FFFFFF"/>
        <w:spacing w:line="240" w:lineRule="exact"/>
        <w:ind w:left="547"/>
        <w:jc w:val="thaiDistribute"/>
        <w:rPr>
          <w:rFonts w:ascii="CordiaUPC" w:hAnsi="CordiaUPC" w:cs="CordiaUPC"/>
          <w:sz w:val="26"/>
          <w:szCs w:val="26"/>
          <w:lang w:val="en-AU"/>
        </w:rPr>
      </w:pPr>
    </w:p>
    <w:p w14:paraId="02035475" w14:textId="77777777" w:rsidR="00B85278" w:rsidRDefault="00B85278" w:rsidP="00B85278">
      <w:pPr>
        <w:shd w:val="clear" w:color="auto" w:fill="FFFFFF"/>
        <w:spacing w:line="240" w:lineRule="exact"/>
        <w:ind w:left="547"/>
        <w:jc w:val="thaiDistribute"/>
        <w:rPr>
          <w:rFonts w:cs="Times New Roman"/>
          <w:bCs/>
          <w:i/>
          <w:iCs/>
          <w:sz w:val="20"/>
          <w:lang w:val="en-AU"/>
        </w:rPr>
      </w:pPr>
      <w:r w:rsidRPr="0098678D">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ascii="CordiaUPC" w:hAnsi="CordiaUPC" w:cs="CordiaUPC"/>
          <w:bCs/>
          <w:sz w:val="26"/>
          <w:szCs w:val="26"/>
          <w:lang w:val="en-AU"/>
        </w:rPr>
        <w:t>.</w:t>
      </w:r>
    </w:p>
    <w:p w14:paraId="54CBCDD7" w14:textId="77777777" w:rsidR="00B85278" w:rsidRDefault="00B85278" w:rsidP="00B85278">
      <w:pPr>
        <w:shd w:val="clear" w:color="auto" w:fill="FFFFFF"/>
        <w:spacing w:line="240" w:lineRule="exact"/>
        <w:ind w:left="547"/>
        <w:jc w:val="thaiDistribute"/>
        <w:rPr>
          <w:rFonts w:cs="Times New Roman"/>
          <w:bCs/>
          <w:i/>
          <w:iCs/>
          <w:sz w:val="20"/>
          <w:lang w:val="en-AU"/>
        </w:rPr>
      </w:pPr>
    </w:p>
    <w:p w14:paraId="29A499EF" w14:textId="77777777" w:rsidR="00B85278" w:rsidRPr="008B6442" w:rsidRDefault="00B85278" w:rsidP="00B85278">
      <w:pPr>
        <w:shd w:val="clear" w:color="auto" w:fill="FFFFFF"/>
        <w:spacing w:line="240" w:lineRule="exact"/>
        <w:ind w:left="547"/>
        <w:jc w:val="thaiDistribute"/>
        <w:rPr>
          <w:rFonts w:ascii="CordiaUPC" w:hAnsi="CordiaUPC" w:cs="CordiaUPC"/>
          <w:bCs/>
          <w:sz w:val="26"/>
          <w:szCs w:val="26"/>
          <w:lang w:val="en-AU"/>
        </w:rPr>
      </w:pPr>
      <w:r w:rsidRPr="0098678D">
        <w:rPr>
          <w:rFonts w:ascii="CordiaUPC" w:hAnsi="CordiaUPC" w:cs="CordiaUPC" w:hint="cs"/>
          <w:bCs/>
          <w:i/>
          <w:iCs/>
          <w:sz w:val="26"/>
          <w:szCs w:val="26"/>
          <w:lang w:val="en-AU"/>
        </w:rPr>
        <w:t>Reversal of impairment</w:t>
      </w:r>
    </w:p>
    <w:p w14:paraId="2AB234BA" w14:textId="77777777" w:rsidR="00B85278" w:rsidRPr="0098678D" w:rsidRDefault="00B85278" w:rsidP="00B85278">
      <w:pPr>
        <w:spacing w:line="240" w:lineRule="exact"/>
        <w:ind w:left="547"/>
        <w:jc w:val="thaiDistribute"/>
        <w:rPr>
          <w:rFonts w:ascii="CordiaUPC" w:hAnsi="CordiaUPC" w:cs="CordiaUPC"/>
          <w:sz w:val="26"/>
          <w:szCs w:val="26"/>
          <w:lang w:val="en-AU"/>
        </w:rPr>
      </w:pPr>
    </w:p>
    <w:p w14:paraId="119D8150" w14:textId="556C14D7" w:rsidR="00B85278" w:rsidRDefault="00B85278" w:rsidP="00B85278">
      <w:pPr>
        <w:spacing w:line="240" w:lineRule="exact"/>
        <w:ind w:left="547"/>
        <w:jc w:val="thaiDistribute"/>
        <w:rPr>
          <w:rFonts w:ascii="CordiaUPC" w:hAnsi="CordiaUPC" w:cs="CordiaUPC"/>
          <w:sz w:val="26"/>
          <w:szCs w:val="26"/>
          <w:lang w:val="en-AU"/>
        </w:rPr>
      </w:pPr>
      <w:r w:rsidRPr="0098678D">
        <w:rPr>
          <w:rFonts w:ascii="CordiaUPC" w:hAnsi="CordiaUPC" w:cs="CordiaUPC" w:hint="cs"/>
          <w:sz w:val="26"/>
          <w:szCs w:val="26"/>
          <w:lang w:val="en-AU"/>
        </w:rPr>
        <w:t xml:space="preserve">An impairment loss in respect of goodwill is not reversed. 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E685473" w14:textId="77777777" w:rsidR="00BF64BF" w:rsidRPr="00D72FE3" w:rsidRDefault="00BF64BF" w:rsidP="00B85278">
      <w:pPr>
        <w:spacing w:line="240" w:lineRule="exact"/>
        <w:ind w:left="547"/>
        <w:jc w:val="thaiDistribute"/>
        <w:rPr>
          <w:rFonts w:ascii="CordiaUPC" w:hAnsi="CordiaUPC" w:cs="CordiaUPC"/>
          <w:b/>
          <w:bCs/>
          <w:color w:val="0000FF"/>
          <w:sz w:val="26"/>
          <w:szCs w:val="26"/>
          <w:lang w:val="en-AU"/>
        </w:rPr>
      </w:pPr>
    </w:p>
    <w:p w14:paraId="6276A750" w14:textId="77777777" w:rsidR="00B85278" w:rsidRPr="0098678D" w:rsidRDefault="00B85278" w:rsidP="00B85278">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Pr="0098678D">
        <w:rPr>
          <w:rFonts w:ascii="CordiaUPC" w:hAnsi="CordiaUPC" w:cs="CordiaUPC" w:hint="cs"/>
          <w:b/>
          <w:i/>
          <w:sz w:val="26"/>
          <w:szCs w:val="26"/>
        </w:rPr>
        <w:t>.13</w:t>
      </w:r>
      <w:r w:rsidRPr="0098678D">
        <w:rPr>
          <w:rFonts w:ascii="CordiaUPC" w:hAnsi="CordiaUPC" w:cs="CordiaUPC" w:hint="cs"/>
          <w:b/>
          <w:i/>
          <w:sz w:val="26"/>
          <w:szCs w:val="26"/>
        </w:rPr>
        <w:tab/>
        <w:t xml:space="preserve">Employee benefits </w:t>
      </w:r>
    </w:p>
    <w:p w14:paraId="7CFD8C50" w14:textId="77777777" w:rsidR="00B85278" w:rsidRPr="0098678D" w:rsidRDefault="00B85278" w:rsidP="00B85278">
      <w:pPr>
        <w:tabs>
          <w:tab w:val="left" w:pos="550"/>
        </w:tabs>
        <w:spacing w:line="240" w:lineRule="exact"/>
        <w:ind w:left="547"/>
        <w:jc w:val="both"/>
        <w:rPr>
          <w:rFonts w:ascii="CordiaUPC" w:eastAsia="Arial Unicode MS" w:hAnsi="CordiaUPC" w:cs="CordiaUPC"/>
          <w:bCs/>
          <w:sz w:val="26"/>
          <w:szCs w:val="26"/>
          <w:lang w:val="x-none" w:eastAsia="en-GB" w:bidi="th-TH"/>
        </w:rPr>
      </w:pPr>
    </w:p>
    <w:p w14:paraId="25FCDA9E" w14:textId="77777777" w:rsidR="00B85278" w:rsidRPr="0098678D" w:rsidRDefault="00B85278" w:rsidP="00B85278">
      <w:pPr>
        <w:tabs>
          <w:tab w:val="left" w:pos="1440"/>
        </w:tabs>
        <w:spacing w:line="240" w:lineRule="exact"/>
        <w:ind w:left="547" w:right="-43" w:hanging="7"/>
        <w:jc w:val="both"/>
        <w:rPr>
          <w:rFonts w:ascii="CordiaUPC" w:eastAsia="Arial Unicode MS" w:hAnsi="CordiaUPC" w:cs="CordiaUPC"/>
          <w:i/>
          <w:iCs/>
          <w:sz w:val="26"/>
          <w:szCs w:val="26"/>
        </w:rPr>
      </w:pPr>
      <w:r w:rsidRPr="0098678D">
        <w:rPr>
          <w:rFonts w:ascii="CordiaUPC" w:eastAsia="Arial Unicode MS" w:hAnsi="CordiaUPC" w:cs="CordiaUPC" w:hint="cs"/>
          <w:i/>
          <w:iCs/>
          <w:sz w:val="26"/>
          <w:szCs w:val="26"/>
        </w:rPr>
        <w:t>Short-term employee benefits</w:t>
      </w:r>
    </w:p>
    <w:p w14:paraId="705B951F"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0474A92C"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Salaries, wages, </w:t>
      </w:r>
      <w:proofErr w:type="gramStart"/>
      <w:r w:rsidRPr="0098678D">
        <w:rPr>
          <w:rFonts w:ascii="CordiaUPC" w:eastAsia="Arial Unicode MS" w:hAnsi="CordiaUPC" w:cs="CordiaUPC" w:hint="cs"/>
          <w:sz w:val="26"/>
          <w:szCs w:val="26"/>
        </w:rPr>
        <w:t>bonuses</w:t>
      </w:r>
      <w:proofErr w:type="gramEnd"/>
      <w:r w:rsidRPr="0098678D">
        <w:rPr>
          <w:rFonts w:ascii="CordiaUPC" w:eastAsia="Arial Unicode MS" w:hAnsi="CordiaUPC" w:cs="CordiaUPC" w:hint="cs"/>
          <w:sz w:val="26"/>
          <w:szCs w:val="26"/>
        </w:rPr>
        <w:t xml:space="preserve"> and contributions to the social security fund are recognised as expenses when incurred.</w:t>
      </w:r>
    </w:p>
    <w:p w14:paraId="0A8AA779"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04478010" w14:textId="77777777" w:rsidR="00B85278" w:rsidRPr="0098678D" w:rsidRDefault="00B85278" w:rsidP="00B85278">
      <w:pPr>
        <w:tabs>
          <w:tab w:val="left" w:pos="1440"/>
        </w:tabs>
        <w:spacing w:line="240" w:lineRule="exact"/>
        <w:ind w:left="567" w:right="-43"/>
        <w:jc w:val="both"/>
        <w:rPr>
          <w:rFonts w:ascii="CordiaUPC" w:eastAsia="Arial Unicode MS" w:hAnsi="CordiaUPC" w:cs="CordiaUPC"/>
          <w:i/>
          <w:iCs/>
          <w:sz w:val="26"/>
          <w:szCs w:val="26"/>
        </w:rPr>
      </w:pPr>
      <w:proofErr w:type="spellStart"/>
      <w:r w:rsidRPr="0098678D">
        <w:rPr>
          <w:rFonts w:ascii="CordiaUPC" w:eastAsia="Arial Unicode MS" w:hAnsi="CordiaUPC" w:cs="CordiaUPC" w:hint="cs"/>
          <w:i/>
          <w:iCs/>
          <w:sz w:val="26"/>
          <w:szCs w:val="26"/>
        </w:rPr>
        <w:t>Post employment</w:t>
      </w:r>
      <w:proofErr w:type="spellEnd"/>
      <w:r w:rsidRPr="0098678D">
        <w:rPr>
          <w:rFonts w:ascii="CordiaUPC" w:eastAsia="Arial Unicode MS" w:hAnsi="CordiaUPC" w:cs="CordiaUPC" w:hint="cs"/>
          <w:i/>
          <w:iCs/>
          <w:sz w:val="26"/>
          <w:szCs w:val="26"/>
        </w:rPr>
        <w:t xml:space="preserve"> benefits and other long-term employee benefits</w:t>
      </w:r>
    </w:p>
    <w:p w14:paraId="460894A5" w14:textId="77777777" w:rsidR="00B85278" w:rsidRPr="0098678D" w:rsidRDefault="00B85278" w:rsidP="00B85278">
      <w:pPr>
        <w:tabs>
          <w:tab w:val="left" w:pos="1440"/>
        </w:tabs>
        <w:spacing w:line="240" w:lineRule="exact"/>
        <w:ind w:right="-43"/>
        <w:jc w:val="both"/>
        <w:rPr>
          <w:rFonts w:ascii="CordiaUPC" w:eastAsia="Arial Unicode MS" w:hAnsi="CordiaUPC" w:cs="CordiaUPC"/>
          <w:b/>
          <w:bCs/>
          <w:i/>
          <w:iCs/>
          <w:sz w:val="26"/>
          <w:szCs w:val="26"/>
        </w:rPr>
      </w:pPr>
    </w:p>
    <w:p w14:paraId="523B4592"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Defined contribution plan</w:t>
      </w:r>
    </w:p>
    <w:p w14:paraId="46E8E4C1"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6F9C9D79"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and the employees have jointly established a provident fund. The fund is monthly contributed by employees and by</w:t>
      </w:r>
      <w:r>
        <w:rPr>
          <w:rFonts w:ascii="CordiaUPC" w:eastAsia="Arial Unicode MS" w:hAnsi="CordiaUPC" w:cs="CordiaUPC"/>
          <w:sz w:val="26"/>
          <w:szCs w:val="26"/>
        </w:rPr>
        <w:t xml:space="preserve"> the</w:t>
      </w:r>
      <w:r w:rsidRPr="0098678D">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6652113B"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756C0263"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Defined benefit plans </w:t>
      </w:r>
    </w:p>
    <w:p w14:paraId="4BA476C4"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7F6D1F21"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98678D">
        <w:rPr>
          <w:rFonts w:ascii="CordiaUPC" w:eastAsia="Arial Unicode MS" w:hAnsi="CordiaUPC" w:cs="CordiaUPC" w:hint="cs"/>
          <w:sz w:val="26"/>
          <w:szCs w:val="26"/>
          <w:cs/>
        </w:rPr>
        <w:t xml:space="preserve"> </w:t>
      </w:r>
    </w:p>
    <w:p w14:paraId="185044B4"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5A686FDA"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Provisions for post-employment benefit plan </w:t>
      </w:r>
      <w:r w:rsidRPr="0098678D">
        <w:rPr>
          <w:rFonts w:ascii="CordiaUPC" w:hAnsi="CordiaUPC" w:cs="CordiaUPC" w:hint="cs"/>
          <w:sz w:val="26"/>
          <w:szCs w:val="26"/>
          <w:lang w:val="en-US"/>
        </w:rPr>
        <w:t xml:space="preserve">and other long-term employee benefit plan </w:t>
      </w:r>
      <w:r w:rsidRPr="0098678D">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7397DC74" w14:textId="77777777" w:rsidR="00B85278" w:rsidRPr="0098678D" w:rsidRDefault="00B85278" w:rsidP="00B85278">
      <w:pPr>
        <w:spacing w:line="240" w:lineRule="exact"/>
        <w:ind w:left="567" w:right="27"/>
        <w:jc w:val="thaiDistribute"/>
        <w:rPr>
          <w:rFonts w:ascii="CordiaUPC" w:eastAsia="Arial Unicode MS" w:hAnsi="CordiaUPC" w:cs="CordiaUPC"/>
          <w:sz w:val="26"/>
          <w:szCs w:val="26"/>
        </w:rPr>
      </w:pPr>
    </w:p>
    <w:p w14:paraId="23F13B50" w14:textId="77777777" w:rsidR="00B85278" w:rsidRPr="0098678D" w:rsidRDefault="00B85278" w:rsidP="00B85278">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787D3890" w14:textId="77777777" w:rsidR="00B85278" w:rsidRPr="0098678D" w:rsidRDefault="00B85278" w:rsidP="00B85278">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76EFD79B" w14:textId="77777777" w:rsidR="00B85278" w:rsidRPr="0098678D" w:rsidRDefault="00B85278" w:rsidP="00B85278">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98678D">
        <w:rPr>
          <w:rFonts w:ascii="CordiaUPC" w:eastAsia="Arial Unicode MS" w:hAnsi="CordiaUPC" w:cs="CordiaUPC" w:hint="cs"/>
          <w:sz w:val="26"/>
          <w:szCs w:val="26"/>
        </w:rPr>
        <w:t>Actuarial gain or loss arising from other long-term employee benefit plan is recognised in profit or loss.</w:t>
      </w:r>
    </w:p>
    <w:p w14:paraId="6A2F59B4" w14:textId="77777777" w:rsidR="00B85278" w:rsidRPr="0098678D" w:rsidRDefault="00B85278" w:rsidP="00B85278">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35914D18" w14:textId="77777777" w:rsidR="00B85278" w:rsidRPr="0098678D" w:rsidRDefault="00B85278" w:rsidP="00B85278">
      <w:pPr>
        <w:spacing w:line="240" w:lineRule="exact"/>
        <w:ind w:left="540"/>
        <w:rPr>
          <w:rFonts w:ascii="CordiaUPC" w:hAnsi="CordiaUPC" w:cs="CordiaUPC"/>
          <w:sz w:val="26"/>
          <w:szCs w:val="26"/>
        </w:rPr>
      </w:pPr>
      <w:r w:rsidRPr="0098678D">
        <w:rPr>
          <w:rFonts w:ascii="CordiaUPC" w:hAnsi="CordiaUPC" w:cs="CordiaUPC" w:hint="cs"/>
          <w:i/>
          <w:iCs/>
          <w:color w:val="000000"/>
          <w:sz w:val="26"/>
          <w:szCs w:val="26"/>
        </w:rPr>
        <w:t>Share-based payments</w:t>
      </w:r>
      <w:r w:rsidRPr="0098678D">
        <w:rPr>
          <w:rFonts w:ascii="CordiaUPC" w:hAnsi="CordiaUPC" w:cs="CordiaUPC" w:hint="cs"/>
          <w:sz w:val="26"/>
          <w:szCs w:val="26"/>
        </w:rPr>
        <w:t xml:space="preserve"> </w:t>
      </w:r>
    </w:p>
    <w:p w14:paraId="2247717B" w14:textId="77777777" w:rsidR="00B85278" w:rsidRPr="0098678D" w:rsidRDefault="00B85278" w:rsidP="00B85278">
      <w:pPr>
        <w:spacing w:line="240" w:lineRule="exact"/>
        <w:ind w:left="540"/>
        <w:rPr>
          <w:rFonts w:ascii="CordiaUPC" w:hAnsi="CordiaUPC" w:cs="CordiaUPC"/>
          <w:i/>
          <w:iCs/>
          <w:color w:val="000000"/>
          <w:sz w:val="26"/>
          <w:szCs w:val="26"/>
          <w:lang w:val="en-US" w:bidi="th-TH"/>
        </w:rPr>
      </w:pPr>
      <w:r w:rsidRPr="0098678D">
        <w:rPr>
          <w:rFonts w:ascii="CordiaUPC" w:hAnsi="CordiaUPC" w:cs="CordiaUPC" w:hint="cs"/>
          <w:sz w:val="26"/>
          <w:szCs w:val="26"/>
        </w:rPr>
        <w:t xml:space="preserve"> </w:t>
      </w:r>
    </w:p>
    <w:p w14:paraId="29D93468" w14:textId="4903D384" w:rsidR="00B85278" w:rsidRPr="0098678D" w:rsidRDefault="00B85278" w:rsidP="00B85278">
      <w:pPr>
        <w:shd w:val="clear" w:color="auto" w:fill="FFFFFF"/>
        <w:spacing w:line="240" w:lineRule="exact"/>
        <w:ind w:left="567"/>
        <w:jc w:val="both"/>
        <w:rPr>
          <w:rFonts w:ascii="CordiaUPC" w:hAnsi="CordiaUPC" w:cs="CordiaUPC"/>
          <w:sz w:val="26"/>
          <w:szCs w:val="26"/>
          <w:lang w:val="en-US"/>
        </w:rPr>
      </w:pPr>
      <w:r w:rsidRPr="0098678D">
        <w:rPr>
          <w:rFonts w:ascii="CordiaUPC" w:hAnsi="CordiaUPC" w:cs="CordiaUPC" w:hint="cs"/>
          <w:sz w:val="26"/>
          <w:szCs w:val="26"/>
          <w:lang w:val="en-AU"/>
        </w:rPr>
        <w:t>The cost of the T</w:t>
      </w:r>
      <w:r w:rsidR="00A77C3F">
        <w:rPr>
          <w:rFonts w:ascii="CordiaUPC" w:hAnsi="CordiaUPC" w:cs="CordiaUPC"/>
          <w:sz w:val="26"/>
          <w:szCs w:val="26"/>
          <w:lang w:val="en-AU"/>
        </w:rPr>
        <w:t>T</w:t>
      </w:r>
      <w:r w:rsidRPr="0098678D">
        <w:rPr>
          <w:rFonts w:ascii="CordiaUPC" w:hAnsi="CordiaUPC" w:cs="CordiaUPC" w:hint="cs"/>
          <w:sz w:val="26"/>
          <w:szCs w:val="26"/>
          <w:lang w:val="en-AU"/>
        </w:rPr>
        <w:t xml:space="preserve">B Stock Retention Program </w:t>
      </w:r>
      <w:r w:rsidRPr="0098678D">
        <w:rPr>
          <w:rFonts w:ascii="CordiaUPC" w:hAnsi="CordiaUPC" w:cs="CordiaUPC" w:hint="cs"/>
          <w:sz w:val="26"/>
          <w:szCs w:val="26"/>
          <w:lang w:val="en-US"/>
        </w:rPr>
        <w:t xml:space="preserve">is </w:t>
      </w:r>
      <w:proofErr w:type="spellStart"/>
      <w:r w:rsidRPr="0098678D">
        <w:rPr>
          <w:rFonts w:ascii="CordiaUPC" w:hAnsi="CordiaUPC" w:cs="CordiaUPC" w:hint="cs"/>
          <w:sz w:val="26"/>
          <w:szCs w:val="26"/>
          <w:lang w:val="en-US"/>
        </w:rPr>
        <w:t>recognised</w:t>
      </w:r>
      <w:proofErr w:type="spellEnd"/>
      <w:r w:rsidRPr="0098678D">
        <w:rPr>
          <w:rFonts w:ascii="CordiaUPC" w:hAnsi="CordiaUPC" w:cs="CordiaUPC" w:hint="cs"/>
          <w:sz w:val="26"/>
          <w:szCs w:val="26"/>
          <w:lang w:val="en-US"/>
        </w:rPr>
        <w:t xml:space="preserve"> when services are rendered by employees. The cost of the share-based payment plan is measured by reference to the fair value of the issued shares on the grant date (date of offering of new ordinary shares to the employees).</w:t>
      </w:r>
    </w:p>
    <w:p w14:paraId="0CBC4084" w14:textId="77777777" w:rsidR="00B85278" w:rsidRPr="0098678D" w:rsidRDefault="00B85278" w:rsidP="00B85278">
      <w:pPr>
        <w:shd w:val="clear" w:color="auto" w:fill="FFFFFF"/>
        <w:spacing w:line="240" w:lineRule="exact"/>
        <w:ind w:left="567"/>
        <w:jc w:val="both"/>
        <w:rPr>
          <w:rFonts w:ascii="CordiaUPC" w:hAnsi="CordiaUPC" w:cs="CordiaUPC"/>
          <w:sz w:val="26"/>
          <w:szCs w:val="26"/>
          <w:lang w:val="en-AU"/>
        </w:rPr>
      </w:pPr>
    </w:p>
    <w:p w14:paraId="2D03CD6A" w14:textId="77777777" w:rsidR="00B85278" w:rsidRDefault="00B85278" w:rsidP="00B85278">
      <w:pPr>
        <w:spacing w:line="240" w:lineRule="exact"/>
        <w:ind w:left="567" w:right="-5"/>
        <w:jc w:val="both"/>
        <w:rPr>
          <w:rFonts w:ascii="CordiaUPC" w:hAnsi="CordiaUPC" w:cs="CordiaUPC"/>
          <w:b/>
          <w:bCs/>
          <w:color w:val="0000FF"/>
          <w:sz w:val="26"/>
          <w:szCs w:val="26"/>
          <w:lang w:val="en-US" w:bidi="th-TH"/>
        </w:rPr>
      </w:pPr>
      <w:r w:rsidRPr="0098678D">
        <w:rPr>
          <w:rFonts w:ascii="CordiaUPC" w:hAnsi="CordiaUPC" w:cs="CordiaUPC" w:hint="cs"/>
          <w:sz w:val="26"/>
          <w:szCs w:val="26"/>
          <w:lang w:val="en-US"/>
        </w:rPr>
        <w:t xml:space="preserve">The cost of the share-based payment plan is </w:t>
      </w:r>
      <w:proofErr w:type="spellStart"/>
      <w:r w:rsidRPr="0098678D">
        <w:rPr>
          <w:rFonts w:ascii="CordiaUPC" w:hAnsi="CordiaUPC" w:cs="CordiaUPC" w:hint="cs"/>
          <w:sz w:val="26"/>
          <w:szCs w:val="26"/>
          <w:lang w:val="en-US"/>
        </w:rPr>
        <w:t>recognised</w:t>
      </w:r>
      <w:proofErr w:type="spellEnd"/>
      <w:r w:rsidRPr="0098678D">
        <w:rPr>
          <w:rFonts w:ascii="CordiaUPC" w:hAnsi="CordiaUPC" w:cs="CordiaUPC" w:hint="cs"/>
          <w:sz w:val="26"/>
          <w:szCs w:val="26"/>
          <w:lang w:val="en-US"/>
        </w:rPr>
        <w:t xml:space="preserve"> as expense</w:t>
      </w:r>
      <w:r>
        <w:rPr>
          <w:rFonts w:ascii="CordiaUPC" w:hAnsi="CordiaUPC" w:cs="CordiaUPC"/>
          <w:sz w:val="26"/>
          <w:szCs w:val="26"/>
          <w:lang w:val="en-US"/>
        </w:rPr>
        <w:t>s</w:t>
      </w:r>
      <w:r w:rsidRPr="0098678D">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Pr>
          <w:rFonts w:ascii="CordiaUPC" w:hAnsi="CordiaUPC" w:cs="CordiaUPC"/>
          <w:sz w:val="26"/>
          <w:szCs w:val="26"/>
          <w:lang w:val="en-US"/>
        </w:rPr>
        <w:t>s</w:t>
      </w:r>
      <w:r w:rsidRPr="0098678D">
        <w:rPr>
          <w:rFonts w:ascii="CordiaUPC" w:hAnsi="CordiaUPC" w:cs="CordiaUPC" w:hint="cs"/>
          <w:sz w:val="26"/>
          <w:szCs w:val="26"/>
          <w:lang w:val="en-US"/>
        </w:rPr>
        <w:t xml:space="preserve">, which involve the </w:t>
      </w:r>
      <w:r w:rsidRPr="0098678D">
        <w:rPr>
          <w:rFonts w:ascii="CordiaUPC" w:eastAsia="Arial Unicode MS" w:hAnsi="CordiaUPC" w:cs="CordiaUPC" w:hint="cs"/>
          <w:sz w:val="26"/>
          <w:szCs w:val="26"/>
          <w:lang w:val="en-AU"/>
        </w:rPr>
        <w:t>Bank and its subsidiaries’</w:t>
      </w:r>
      <w:r w:rsidRPr="0098678D">
        <w:rPr>
          <w:rFonts w:ascii="CordiaUPC" w:hAnsi="CordiaUPC" w:cs="CordiaUPC" w:hint="cs"/>
          <w:sz w:val="26"/>
          <w:szCs w:val="26"/>
          <w:lang w:val="en-US"/>
        </w:rPr>
        <w:t xml:space="preserve"> management best estimate of number or ordinary shares that will ultimately vest, is </w:t>
      </w:r>
      <w:proofErr w:type="spellStart"/>
      <w:r w:rsidRPr="0098678D">
        <w:rPr>
          <w:rFonts w:ascii="CordiaUPC" w:hAnsi="CordiaUPC" w:cs="CordiaUPC" w:hint="cs"/>
          <w:sz w:val="26"/>
          <w:szCs w:val="26"/>
          <w:lang w:val="en-US"/>
        </w:rPr>
        <w:t>recognised</w:t>
      </w:r>
      <w:proofErr w:type="spellEnd"/>
      <w:r w:rsidRPr="0098678D">
        <w:rPr>
          <w:rFonts w:ascii="CordiaUPC" w:hAnsi="CordiaUPC" w:cs="CordiaUPC" w:hint="cs"/>
          <w:sz w:val="26"/>
          <w:szCs w:val="26"/>
          <w:lang w:val="en-US"/>
        </w:rPr>
        <w:t xml:space="preserve"> for the share-based payment plan at each reporting period-end until the vesting date. The expense</w:t>
      </w:r>
      <w:r>
        <w:rPr>
          <w:rFonts w:ascii="CordiaUPC" w:hAnsi="CordiaUPC" w:cs="CordiaUPC"/>
          <w:sz w:val="26"/>
          <w:szCs w:val="26"/>
          <w:lang w:val="en-US"/>
        </w:rPr>
        <w:t>s</w:t>
      </w:r>
      <w:r w:rsidRPr="0098678D">
        <w:rPr>
          <w:rFonts w:ascii="CordiaUPC" w:hAnsi="CordiaUPC" w:cs="CordiaUPC" w:hint="cs"/>
          <w:sz w:val="26"/>
          <w:szCs w:val="26"/>
          <w:lang w:val="en-US"/>
        </w:rPr>
        <w:t xml:space="preserve"> or reversal of expense</w:t>
      </w:r>
      <w:r>
        <w:rPr>
          <w:rFonts w:ascii="CordiaUPC" w:hAnsi="CordiaUPC" w:cs="CordiaUPC"/>
          <w:sz w:val="26"/>
          <w:szCs w:val="26"/>
          <w:lang w:val="en-US"/>
        </w:rPr>
        <w:t>s</w:t>
      </w:r>
      <w:r w:rsidRPr="0098678D">
        <w:rPr>
          <w:rFonts w:ascii="CordiaUPC" w:hAnsi="CordiaUPC" w:cs="CordiaUPC" w:hint="cs"/>
          <w:sz w:val="26"/>
          <w:szCs w:val="26"/>
          <w:lang w:val="en-US"/>
        </w:rPr>
        <w:t xml:space="preserve"> for a period represented the movement in cumulative expense</w:t>
      </w:r>
      <w:r>
        <w:rPr>
          <w:rFonts w:ascii="CordiaUPC" w:hAnsi="CordiaUPC" w:cs="CordiaUPC"/>
          <w:sz w:val="26"/>
          <w:szCs w:val="26"/>
          <w:lang w:val="en-US"/>
        </w:rPr>
        <w:t>s</w:t>
      </w:r>
      <w:r w:rsidRPr="0098678D">
        <w:rPr>
          <w:rFonts w:ascii="CordiaUPC" w:hAnsi="CordiaUPC" w:cs="CordiaUPC" w:hint="cs"/>
          <w:sz w:val="26"/>
          <w:szCs w:val="26"/>
          <w:lang w:val="en-US"/>
        </w:rPr>
        <w:t xml:space="preserve"> </w:t>
      </w:r>
      <w:proofErr w:type="spellStart"/>
      <w:r w:rsidRPr="0098678D">
        <w:rPr>
          <w:rFonts w:ascii="CordiaUPC" w:hAnsi="CordiaUPC" w:cs="CordiaUPC" w:hint="cs"/>
          <w:sz w:val="26"/>
          <w:szCs w:val="26"/>
          <w:lang w:val="en-US"/>
        </w:rPr>
        <w:t>recognised</w:t>
      </w:r>
      <w:proofErr w:type="spellEnd"/>
      <w:r w:rsidRPr="0098678D">
        <w:rPr>
          <w:rFonts w:ascii="CordiaUPC" w:hAnsi="CordiaUPC" w:cs="CordiaUPC" w:hint="cs"/>
          <w:sz w:val="26"/>
          <w:szCs w:val="26"/>
          <w:lang w:val="en-US"/>
        </w:rPr>
        <w:t xml:space="preserve"> as at the beginning and at the end of the reporting year.</w:t>
      </w:r>
    </w:p>
    <w:p w14:paraId="05EC1D99" w14:textId="77777777" w:rsidR="00B85278" w:rsidRDefault="00B85278" w:rsidP="00B85278">
      <w:pPr>
        <w:spacing w:line="240" w:lineRule="exact"/>
        <w:ind w:left="567" w:right="-5"/>
        <w:jc w:val="both"/>
        <w:rPr>
          <w:rFonts w:cs="Times New Roman"/>
          <w:b/>
          <w:i/>
          <w:sz w:val="20"/>
        </w:rPr>
      </w:pPr>
    </w:p>
    <w:p w14:paraId="4E383200" w14:textId="77777777" w:rsidR="00B85278" w:rsidRPr="000536BB" w:rsidRDefault="00B85278" w:rsidP="00B85278">
      <w:pPr>
        <w:spacing w:line="240" w:lineRule="exact"/>
        <w:ind w:left="540" w:hanging="540"/>
        <w:rPr>
          <w:rFonts w:ascii="CordiaUPC" w:hAnsi="CordiaUPC" w:cs="CordiaUPC"/>
          <w:b/>
          <w:i/>
          <w:iCs/>
          <w:sz w:val="26"/>
          <w:szCs w:val="26"/>
        </w:rPr>
      </w:pPr>
      <w:r>
        <w:rPr>
          <w:rFonts w:ascii="CordiaUPC" w:hAnsi="CordiaUPC" w:cs="CordiaUPC"/>
          <w:b/>
          <w:i/>
          <w:sz w:val="26"/>
          <w:szCs w:val="26"/>
        </w:rPr>
        <w:t>3</w:t>
      </w:r>
      <w:r w:rsidRPr="000536BB">
        <w:rPr>
          <w:rFonts w:ascii="CordiaUPC" w:hAnsi="CordiaUPC" w:cs="CordiaUPC" w:hint="cs"/>
          <w:b/>
          <w:i/>
          <w:sz w:val="26"/>
          <w:szCs w:val="26"/>
        </w:rPr>
        <w:t>.14</w:t>
      </w:r>
      <w:r w:rsidRPr="000536BB">
        <w:rPr>
          <w:rFonts w:ascii="CordiaUPC" w:hAnsi="CordiaUPC" w:cs="CordiaUPC" w:hint="cs"/>
          <w:bCs/>
          <w:i/>
          <w:sz w:val="26"/>
          <w:szCs w:val="26"/>
        </w:rPr>
        <w:tab/>
      </w:r>
      <w:r w:rsidRPr="000536BB">
        <w:rPr>
          <w:rFonts w:ascii="CordiaUPC" w:hAnsi="CordiaUPC" w:cs="CordiaUPC" w:hint="cs"/>
          <w:b/>
          <w:i/>
          <w:sz w:val="26"/>
          <w:szCs w:val="26"/>
        </w:rPr>
        <w:t>Provisions</w:t>
      </w:r>
      <w:r w:rsidRPr="000536BB">
        <w:rPr>
          <w:rFonts w:ascii="CordiaUPC" w:hAnsi="CordiaUPC" w:cs="CordiaUPC" w:hint="cs"/>
          <w:b/>
          <w:sz w:val="26"/>
          <w:szCs w:val="26"/>
        </w:rPr>
        <w:t xml:space="preserve">   </w:t>
      </w:r>
    </w:p>
    <w:p w14:paraId="5CE30569" w14:textId="77777777" w:rsidR="00B85278" w:rsidRPr="000536BB" w:rsidRDefault="00B85278" w:rsidP="00B85278">
      <w:pPr>
        <w:spacing w:line="240" w:lineRule="exact"/>
        <w:ind w:left="567"/>
        <w:jc w:val="both"/>
        <w:rPr>
          <w:rFonts w:ascii="CordiaUPC" w:hAnsi="CordiaUPC" w:cs="CordiaUPC"/>
          <w:sz w:val="26"/>
          <w:szCs w:val="26"/>
          <w:lang w:val="en-AU"/>
        </w:rPr>
      </w:pPr>
    </w:p>
    <w:p w14:paraId="0C537E11" w14:textId="77777777" w:rsidR="00B85278" w:rsidRPr="000536BB" w:rsidRDefault="00B85278" w:rsidP="00B85278">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z w:val="26"/>
          <w:szCs w:val="26"/>
        </w:rPr>
        <w:t xml:space="preserve">A provision is recognised if, as a result of a past event, the </w:t>
      </w:r>
      <w:r w:rsidRPr="000536BB">
        <w:rPr>
          <w:rFonts w:ascii="CordiaUPC" w:eastAsia="Arial Unicode MS" w:hAnsi="CordiaUPC" w:cs="CordiaUPC" w:hint="cs"/>
          <w:sz w:val="26"/>
          <w:szCs w:val="26"/>
        </w:rPr>
        <w:t>Bank and its subsidiaries</w:t>
      </w:r>
      <w:r w:rsidRPr="000536BB">
        <w:rPr>
          <w:rFonts w:ascii="CordiaUPC" w:hAnsi="CordiaUPC" w:cs="CordiaUPC" w:hint="cs"/>
          <w:color w:val="000000"/>
          <w:sz w:val="26"/>
          <w:szCs w:val="26"/>
          <w:lang w:val="en-US" w:bidi="th-TH"/>
        </w:rPr>
        <w:t xml:space="preserve"> have</w:t>
      </w:r>
      <w:r w:rsidRPr="000536BB">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5E0C3F4" w14:textId="77777777" w:rsidR="00B85278" w:rsidRPr="000536BB" w:rsidRDefault="00B85278" w:rsidP="00B85278">
      <w:pPr>
        <w:autoSpaceDE w:val="0"/>
        <w:autoSpaceDN w:val="0"/>
        <w:adjustRightInd w:val="0"/>
        <w:spacing w:line="240" w:lineRule="exact"/>
        <w:ind w:left="547"/>
        <w:jc w:val="thaiDistribute"/>
        <w:rPr>
          <w:rFonts w:ascii="CordiaUPC" w:hAnsi="CordiaUPC" w:cs="CordiaUPC"/>
          <w:sz w:val="26"/>
          <w:szCs w:val="26"/>
        </w:rPr>
      </w:pPr>
    </w:p>
    <w:p w14:paraId="0ACA4561" w14:textId="77777777" w:rsidR="00B85278" w:rsidRPr="000536BB" w:rsidRDefault="00B85278" w:rsidP="00B85278">
      <w:pPr>
        <w:autoSpaceDE w:val="0"/>
        <w:autoSpaceDN w:val="0"/>
        <w:adjustRightInd w:val="0"/>
        <w:spacing w:line="240" w:lineRule="exact"/>
        <w:ind w:left="547"/>
        <w:jc w:val="thaiDistribute"/>
        <w:rPr>
          <w:rFonts w:ascii="CordiaUPC" w:hAnsi="CordiaUPC" w:cs="CordiaUPC"/>
          <w:i/>
          <w:iCs/>
          <w:sz w:val="26"/>
          <w:szCs w:val="26"/>
        </w:rPr>
      </w:pPr>
      <w:r w:rsidRPr="000536BB">
        <w:rPr>
          <w:rFonts w:ascii="CordiaUPC" w:hAnsi="CordiaUPC" w:cs="CordiaUPC" w:hint="cs"/>
          <w:i/>
          <w:iCs/>
          <w:sz w:val="26"/>
          <w:szCs w:val="26"/>
        </w:rPr>
        <w:t xml:space="preserve">Provisions for contingent liabilities </w:t>
      </w:r>
      <w:proofErr w:type="gramStart"/>
      <w:r w:rsidRPr="000536BB">
        <w:rPr>
          <w:rFonts w:ascii="CordiaUPC" w:hAnsi="CordiaUPC" w:cs="CordiaUPC" w:hint="cs"/>
          <w:i/>
          <w:iCs/>
          <w:sz w:val="26"/>
          <w:szCs w:val="26"/>
        </w:rPr>
        <w:t>as a result of</w:t>
      </w:r>
      <w:proofErr w:type="gramEnd"/>
      <w:r w:rsidRPr="000536BB">
        <w:rPr>
          <w:rFonts w:ascii="CordiaUPC" w:hAnsi="CordiaUPC" w:cs="CordiaUPC" w:hint="cs"/>
          <w:i/>
          <w:iCs/>
          <w:sz w:val="26"/>
          <w:szCs w:val="26"/>
        </w:rPr>
        <w:t xml:space="preserve"> obligation having credit risk exposures</w:t>
      </w:r>
    </w:p>
    <w:p w14:paraId="0CD456A2" w14:textId="77777777" w:rsidR="00B85278" w:rsidRPr="000536BB" w:rsidRDefault="00B85278" w:rsidP="00B85278">
      <w:pPr>
        <w:autoSpaceDE w:val="0"/>
        <w:autoSpaceDN w:val="0"/>
        <w:adjustRightInd w:val="0"/>
        <w:spacing w:line="240" w:lineRule="exact"/>
        <w:ind w:left="547"/>
        <w:jc w:val="thaiDistribute"/>
        <w:rPr>
          <w:rFonts w:ascii="CordiaUPC" w:hAnsi="CordiaUPC" w:cs="CordiaUPC"/>
          <w:sz w:val="26"/>
          <w:szCs w:val="26"/>
        </w:rPr>
      </w:pPr>
    </w:p>
    <w:p w14:paraId="490C47C3" w14:textId="723EBAE1" w:rsidR="00B85278" w:rsidRDefault="00B85278" w:rsidP="00B85278">
      <w:pPr>
        <w:autoSpaceDE w:val="0"/>
        <w:autoSpaceDN w:val="0"/>
        <w:adjustRightInd w:val="0"/>
        <w:spacing w:line="240" w:lineRule="exact"/>
        <w:ind w:left="547"/>
        <w:jc w:val="thaiDistribute"/>
        <w:rPr>
          <w:rFonts w:ascii="CordiaUPC" w:hAnsi="CordiaUPC" w:cs="CordiaUPC"/>
          <w:sz w:val="26"/>
          <w:szCs w:val="26"/>
        </w:rPr>
      </w:pPr>
      <w:r w:rsidRPr="000536BB">
        <w:rPr>
          <w:rFonts w:ascii="CordiaUPC" w:hAnsi="CordiaUPC" w:cs="CordiaUPC" w:hint="cs"/>
          <w:sz w:val="26"/>
          <w:szCs w:val="26"/>
        </w:rPr>
        <w:t xml:space="preserve">The Bank and its subsidiaries provide provisions for those off-balance sheet items having credit risk exposures, such as loan guarantees, </w:t>
      </w:r>
      <w:proofErr w:type="spellStart"/>
      <w:r w:rsidRPr="000536BB">
        <w:rPr>
          <w:rFonts w:ascii="CordiaUPC" w:hAnsi="CordiaUPC" w:cs="CordiaUPC" w:hint="cs"/>
          <w:sz w:val="26"/>
          <w:szCs w:val="26"/>
        </w:rPr>
        <w:t>avals</w:t>
      </w:r>
      <w:proofErr w:type="spellEnd"/>
      <w:r w:rsidRPr="000536BB">
        <w:rPr>
          <w:rFonts w:ascii="CordiaUPC" w:hAnsi="CordiaUPC" w:cs="CordiaUPC" w:hint="cs"/>
          <w:sz w:val="26"/>
          <w:szCs w:val="26"/>
        </w:rPr>
        <w:t xml:space="preserve"> or commitments irrevocable by financial institutions, or obligation according to letter of guarantee of which the Bank and its subsidiaries were claimed against, using the same criteria and methods </w:t>
      </w:r>
      <w:r w:rsidRPr="00BA678A">
        <w:rPr>
          <w:rFonts w:ascii="CordiaUPC" w:hAnsi="CordiaUPC" w:cs="CordiaUPC" w:hint="cs"/>
          <w:sz w:val="26"/>
          <w:szCs w:val="26"/>
        </w:rPr>
        <w:t>applied to</w:t>
      </w:r>
      <w:r w:rsidR="005D5A18" w:rsidRPr="00BA678A">
        <w:rPr>
          <w:rFonts w:ascii="CordiaUPC" w:hAnsi="CordiaUPC" w:cs="CordiaUPC"/>
          <w:sz w:val="26"/>
          <w:szCs w:val="26"/>
        </w:rPr>
        <w:t xml:space="preserve"> allowance for</w:t>
      </w:r>
      <w:r w:rsidRPr="00BA678A">
        <w:rPr>
          <w:rFonts w:ascii="CordiaUPC" w:hAnsi="CordiaUPC" w:cs="CordiaUPC" w:hint="cs"/>
          <w:sz w:val="26"/>
          <w:szCs w:val="26"/>
        </w:rPr>
        <w:t xml:space="preserve"> </w:t>
      </w:r>
      <w:r w:rsidR="005948B0" w:rsidRPr="00BA678A">
        <w:rPr>
          <w:rFonts w:ascii="CordiaUPC" w:hAnsi="CordiaUPC" w:cs="CordiaUPC"/>
          <w:sz w:val="26"/>
          <w:szCs w:val="26"/>
        </w:rPr>
        <w:t>expected</w:t>
      </w:r>
      <w:r w:rsidR="005948B0">
        <w:rPr>
          <w:rFonts w:ascii="CordiaUPC" w:hAnsi="CordiaUPC" w:cs="CordiaUPC"/>
          <w:sz w:val="26"/>
          <w:szCs w:val="26"/>
        </w:rPr>
        <w:t xml:space="preserve"> credit loss </w:t>
      </w:r>
      <w:r w:rsidRPr="000536BB">
        <w:rPr>
          <w:rFonts w:ascii="CordiaUPC" w:hAnsi="CordiaUPC" w:cs="CordiaUPC" w:hint="cs"/>
          <w:sz w:val="26"/>
          <w:szCs w:val="26"/>
        </w:rPr>
        <w:t xml:space="preserve">that are described in note </w:t>
      </w:r>
      <w:r>
        <w:rPr>
          <w:rFonts w:ascii="CordiaUPC" w:hAnsi="CordiaUPC" w:cs="CordiaUPC"/>
          <w:sz w:val="26"/>
          <w:szCs w:val="26"/>
        </w:rPr>
        <w:t>3</w:t>
      </w:r>
      <w:r w:rsidRPr="000536BB">
        <w:rPr>
          <w:rFonts w:ascii="CordiaUPC" w:hAnsi="CordiaUPC" w:cs="CordiaUPC" w:hint="cs"/>
          <w:sz w:val="26"/>
          <w:szCs w:val="26"/>
        </w:rPr>
        <w:t>.4.6</w:t>
      </w:r>
      <w:r>
        <w:rPr>
          <w:rFonts w:ascii="CordiaUPC" w:hAnsi="CordiaUPC" w:cs="CordiaUPC"/>
          <w:sz w:val="26"/>
          <w:szCs w:val="26"/>
        </w:rPr>
        <w:t>.</w:t>
      </w:r>
    </w:p>
    <w:p w14:paraId="7729E58B" w14:textId="77777777" w:rsidR="00B85278" w:rsidRPr="000536BB" w:rsidRDefault="00B85278" w:rsidP="00B85278">
      <w:pPr>
        <w:spacing w:line="240" w:lineRule="exact"/>
        <w:ind w:left="540"/>
        <w:jc w:val="both"/>
        <w:rPr>
          <w:rFonts w:ascii="CordiaUPC" w:hAnsi="CordiaUPC" w:cs="CordiaUPC"/>
          <w:sz w:val="26"/>
          <w:szCs w:val="26"/>
          <w:lang w:val="en-AU"/>
        </w:rPr>
      </w:pPr>
    </w:p>
    <w:p w14:paraId="1D58004E" w14:textId="77777777" w:rsidR="00B85278" w:rsidRPr="000536BB" w:rsidRDefault="00B85278" w:rsidP="00B85278">
      <w:pPr>
        <w:spacing w:line="240" w:lineRule="exact"/>
        <w:ind w:left="540" w:hanging="540"/>
        <w:jc w:val="both"/>
        <w:rPr>
          <w:rFonts w:ascii="CordiaUPC" w:hAnsi="CordiaUPC" w:cs="CordiaUPC"/>
          <w:b/>
          <w:bCs/>
          <w:i/>
          <w:iCs/>
          <w:sz w:val="26"/>
          <w:szCs w:val="26"/>
          <w:lang w:val="en-AU"/>
        </w:rPr>
      </w:pPr>
      <w:r>
        <w:rPr>
          <w:rFonts w:ascii="CordiaUPC" w:hAnsi="CordiaUPC" w:cs="CordiaUPC"/>
          <w:b/>
          <w:bCs/>
          <w:i/>
          <w:iCs/>
          <w:sz w:val="26"/>
          <w:szCs w:val="26"/>
          <w:lang w:val="en-AU"/>
        </w:rPr>
        <w:t>3</w:t>
      </w:r>
      <w:r w:rsidRPr="000536BB">
        <w:rPr>
          <w:rFonts w:ascii="CordiaUPC" w:hAnsi="CordiaUPC" w:cs="CordiaUPC" w:hint="cs"/>
          <w:b/>
          <w:bCs/>
          <w:i/>
          <w:iCs/>
          <w:sz w:val="26"/>
          <w:szCs w:val="26"/>
          <w:lang w:val="en-AU"/>
        </w:rPr>
        <w:t>.15</w:t>
      </w:r>
      <w:r w:rsidRPr="000536BB">
        <w:rPr>
          <w:rFonts w:ascii="CordiaUPC" w:hAnsi="CordiaUPC" w:cs="CordiaUPC" w:hint="cs"/>
          <w:b/>
          <w:bCs/>
          <w:i/>
          <w:iCs/>
          <w:sz w:val="26"/>
          <w:szCs w:val="26"/>
          <w:lang w:val="en-AU"/>
        </w:rPr>
        <w:tab/>
        <w:t>Measurement of fair values</w:t>
      </w:r>
    </w:p>
    <w:p w14:paraId="54107F16" w14:textId="77777777" w:rsidR="00B85278" w:rsidRPr="000536BB" w:rsidRDefault="00B85278" w:rsidP="00B85278">
      <w:pPr>
        <w:spacing w:line="240" w:lineRule="exact"/>
        <w:ind w:left="540" w:right="-29" w:hanging="540"/>
        <w:rPr>
          <w:rFonts w:ascii="CordiaUPC" w:hAnsi="CordiaUPC" w:cs="CordiaUPC"/>
          <w:b/>
          <w:bCs/>
          <w:i/>
          <w:iCs/>
          <w:sz w:val="26"/>
          <w:szCs w:val="26"/>
        </w:rPr>
      </w:pPr>
    </w:p>
    <w:p w14:paraId="17E8452A" w14:textId="77777777" w:rsidR="00B85278" w:rsidRPr="006B2F08" w:rsidRDefault="00B85278" w:rsidP="00B85278">
      <w:pPr>
        <w:shd w:val="clear" w:color="auto" w:fill="FFFFFF"/>
        <w:spacing w:line="240" w:lineRule="exact"/>
        <w:ind w:left="540"/>
        <w:jc w:val="thaiDistribute"/>
        <w:rPr>
          <w:rFonts w:asciiTheme="minorBidi" w:hAnsiTheme="minorBidi" w:cstheme="minorBidi"/>
          <w:color w:val="000000"/>
          <w:sz w:val="26"/>
          <w:szCs w:val="26"/>
        </w:rPr>
      </w:pPr>
      <w:r w:rsidRPr="006B2F08">
        <w:rPr>
          <w:rFonts w:asciiTheme="minorBidi" w:hAnsiTheme="minorBidi" w:cstheme="minorBidi"/>
          <w:color w:val="000000"/>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r>
        <w:rPr>
          <w:rFonts w:asciiTheme="minorBidi" w:hAnsiTheme="minorBidi" w:cstheme="minorBidi"/>
          <w:color w:val="000000"/>
          <w:sz w:val="26"/>
          <w:szCs w:val="26"/>
        </w:rPr>
        <w:t>.</w:t>
      </w:r>
    </w:p>
    <w:p w14:paraId="44B20B63" w14:textId="77777777" w:rsidR="00B85278" w:rsidRPr="006B2F08" w:rsidRDefault="00B85278" w:rsidP="00B85278">
      <w:pPr>
        <w:shd w:val="clear" w:color="auto" w:fill="FFFFFF"/>
        <w:spacing w:line="240" w:lineRule="exact"/>
        <w:ind w:left="540"/>
        <w:jc w:val="thaiDistribute"/>
        <w:rPr>
          <w:rFonts w:ascii="CordiaUPC" w:hAnsi="CordiaUPC" w:cs="CordiaUPC"/>
          <w:color w:val="000000"/>
          <w:sz w:val="26"/>
          <w:szCs w:val="26"/>
          <w:lang w:val="en-US" w:bidi="th-TH"/>
        </w:rPr>
      </w:pPr>
    </w:p>
    <w:p w14:paraId="7D6BB877" w14:textId="77777777" w:rsidR="00B85278" w:rsidRPr="006B2F08" w:rsidRDefault="00B85278" w:rsidP="00B85278">
      <w:pPr>
        <w:shd w:val="clear" w:color="auto" w:fill="FFFFFF"/>
        <w:spacing w:line="240" w:lineRule="exact"/>
        <w:ind w:left="540"/>
        <w:jc w:val="thaiDistribute"/>
        <w:rPr>
          <w:rFonts w:ascii="CordiaUPC" w:hAnsi="CordiaUPC" w:cs="CordiaUPC"/>
          <w:sz w:val="26"/>
          <w:szCs w:val="26"/>
          <w:lang w:val="en-AU"/>
        </w:rPr>
      </w:pPr>
      <w:r w:rsidRPr="006B2F08">
        <w:rPr>
          <w:rFonts w:ascii="CordiaUPC" w:hAnsi="CordiaUPC" w:cs="CordiaUPC" w:hint="cs"/>
          <w:color w:val="000000"/>
          <w:sz w:val="26"/>
          <w:szCs w:val="26"/>
          <w:lang w:val="en-US" w:bidi="th-TH"/>
        </w:rPr>
        <w:t>The Bank and its subsidiaries have an</w:t>
      </w:r>
      <w:r w:rsidRPr="006B2F08">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6B2F08">
        <w:rPr>
          <w:rFonts w:ascii="CordiaUPC" w:hAnsi="CordiaUPC" w:cs="CordiaUPC" w:hint="cs"/>
          <w:color w:val="0000FF"/>
          <w:sz w:val="26"/>
          <w:szCs w:val="26"/>
          <w:lang w:val="en-AU"/>
        </w:rPr>
        <w:t>.</w:t>
      </w:r>
    </w:p>
    <w:p w14:paraId="2890B5D4" w14:textId="77777777" w:rsidR="00B85278" w:rsidRPr="006B2F08" w:rsidRDefault="00B85278" w:rsidP="00B85278">
      <w:pPr>
        <w:shd w:val="clear" w:color="auto" w:fill="FFFFFF"/>
        <w:spacing w:line="240" w:lineRule="exact"/>
        <w:ind w:left="540"/>
        <w:jc w:val="thaiDistribute"/>
        <w:rPr>
          <w:rFonts w:ascii="CordiaUPC" w:hAnsi="CordiaUPC" w:cs="CordiaUPC"/>
          <w:sz w:val="26"/>
          <w:szCs w:val="26"/>
          <w:lang w:val="en-AU"/>
        </w:rPr>
      </w:pPr>
    </w:p>
    <w:p w14:paraId="529C3E96" w14:textId="77777777" w:rsidR="00B85278" w:rsidRPr="006B2F08" w:rsidRDefault="00B85278" w:rsidP="00B85278">
      <w:pPr>
        <w:shd w:val="clear" w:color="auto" w:fill="FFFFFF"/>
        <w:spacing w:line="240" w:lineRule="exact"/>
        <w:ind w:left="540"/>
        <w:jc w:val="thaiDistribute"/>
        <w:rPr>
          <w:rFonts w:ascii="CordiaUPC" w:hAnsi="CordiaUPC" w:cs="CordiaUPC"/>
          <w:sz w:val="26"/>
          <w:szCs w:val="26"/>
          <w:lang w:val="en-AU"/>
        </w:rPr>
      </w:pPr>
      <w:r w:rsidRPr="006B2F08">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4F19DFA7" w14:textId="77777777" w:rsidR="00B85278" w:rsidRPr="006B2F08" w:rsidRDefault="00B85278" w:rsidP="00B85278">
      <w:pPr>
        <w:shd w:val="clear" w:color="auto" w:fill="FFFFFF"/>
        <w:spacing w:line="240" w:lineRule="exact"/>
        <w:ind w:left="540"/>
        <w:jc w:val="thaiDistribute"/>
        <w:rPr>
          <w:rFonts w:asciiTheme="minorBidi" w:hAnsiTheme="minorBidi" w:cstheme="minorBidi"/>
          <w:sz w:val="26"/>
          <w:szCs w:val="26"/>
          <w:lang w:val="en-AU"/>
        </w:rPr>
      </w:pPr>
    </w:p>
    <w:p w14:paraId="2EA5D75F" w14:textId="77777777" w:rsidR="00B85278" w:rsidRPr="00070885" w:rsidRDefault="00B85278" w:rsidP="00B85278">
      <w:pPr>
        <w:pStyle w:val="block"/>
        <w:spacing w:after="0" w:line="240" w:lineRule="exact"/>
        <w:ind w:left="547"/>
        <w:jc w:val="both"/>
        <w:rPr>
          <w:rFonts w:asciiTheme="minorBidi" w:hAnsiTheme="minorBidi" w:cstheme="minorBidi"/>
          <w:sz w:val="26"/>
          <w:szCs w:val="26"/>
        </w:rPr>
      </w:pPr>
      <w:r w:rsidRPr="006B2F08">
        <w:rPr>
          <w:rFonts w:asciiTheme="minorBidi" w:hAnsiTheme="minorBidi" w:cstheme="minorBidi"/>
          <w:sz w:val="26"/>
          <w:szCs w:val="26"/>
        </w:rPr>
        <w:t xml:space="preserve">Significant valuation issues are reported to the </w:t>
      </w:r>
      <w:r w:rsidRPr="006B2F08">
        <w:rPr>
          <w:rFonts w:asciiTheme="minorBidi" w:hAnsiTheme="minorBidi" w:cstheme="minorBidi"/>
          <w:color w:val="000000"/>
          <w:sz w:val="26"/>
          <w:szCs w:val="26"/>
        </w:rPr>
        <w:t>Bank and its subsidiaries</w:t>
      </w:r>
      <w:r w:rsidRPr="006B2F08">
        <w:rPr>
          <w:rFonts w:asciiTheme="minorBidi" w:hAnsiTheme="minorBidi" w:cstheme="minorBidi"/>
          <w:sz w:val="26"/>
          <w:szCs w:val="26"/>
        </w:rPr>
        <w:t xml:space="preserve"> Audit Committee.</w:t>
      </w:r>
    </w:p>
    <w:p w14:paraId="2B4418DA" w14:textId="77777777" w:rsidR="00B85278" w:rsidRPr="000536BB" w:rsidRDefault="00B85278" w:rsidP="00B85278">
      <w:pPr>
        <w:shd w:val="clear" w:color="auto" w:fill="FFFFFF"/>
        <w:spacing w:line="240" w:lineRule="exact"/>
        <w:ind w:left="540"/>
        <w:jc w:val="thaiDistribute"/>
        <w:rPr>
          <w:rFonts w:ascii="CordiaUPC" w:hAnsi="CordiaUPC" w:cs="CordiaUPC"/>
          <w:sz w:val="26"/>
          <w:szCs w:val="26"/>
          <w:lang w:val="en-AU"/>
        </w:rPr>
      </w:pPr>
    </w:p>
    <w:p w14:paraId="6E7A25A7" w14:textId="77777777" w:rsidR="00B85278" w:rsidRPr="000536BB" w:rsidRDefault="00B85278" w:rsidP="00B85278">
      <w:pPr>
        <w:spacing w:line="240" w:lineRule="exact"/>
        <w:ind w:left="547"/>
        <w:jc w:val="thaiDistribute"/>
        <w:rPr>
          <w:rFonts w:ascii="CordiaUPC" w:hAnsi="CordiaUPC" w:cs="CordiaUPC"/>
          <w:b/>
          <w:bCs/>
          <w:color w:val="0000FF"/>
          <w:sz w:val="26"/>
          <w:szCs w:val="26"/>
          <w:lang w:val="en-AU"/>
        </w:rPr>
      </w:pPr>
      <w:r w:rsidRPr="000536BB">
        <w:rPr>
          <w:rFonts w:ascii="CordiaUPC" w:hAnsi="CordiaUPC" w:cs="CordiaUPC" w:hint="cs"/>
          <w:color w:val="000000"/>
          <w:sz w:val="26"/>
          <w:szCs w:val="26"/>
          <w:lang w:val="en-US" w:bidi="th-TH"/>
        </w:rPr>
        <w:t xml:space="preserve">When measuring the fair value of an asset or a liability, the Bank and its subsidiaries </w:t>
      </w:r>
      <w:r w:rsidRPr="000536BB">
        <w:rPr>
          <w:rFonts w:ascii="CordiaUPC" w:hAnsi="CordiaUPC" w:cs="CordiaUPC" w:hint="cs"/>
          <w:sz w:val="26"/>
          <w:szCs w:val="26"/>
          <w:lang w:val="en-AU"/>
        </w:rPr>
        <w:t xml:space="preserve">use observable market data as far as possible. Fair values are categorised into different levels in a fair value hierarchy based on the inputs used in the valuation techniques as follows: </w:t>
      </w:r>
    </w:p>
    <w:p w14:paraId="5F037C4A" w14:textId="77777777" w:rsidR="00B85278" w:rsidRPr="000536BB" w:rsidRDefault="00B85278" w:rsidP="005E758D">
      <w:pPr>
        <w:numPr>
          <w:ilvl w:val="0"/>
          <w:numId w:val="28"/>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1: quoted prices in active markets for identical assets or liabilities.</w:t>
      </w:r>
    </w:p>
    <w:p w14:paraId="23C41035" w14:textId="77777777" w:rsidR="00B85278" w:rsidRPr="000536BB" w:rsidRDefault="00B85278" w:rsidP="005E758D">
      <w:pPr>
        <w:numPr>
          <w:ilvl w:val="0"/>
          <w:numId w:val="28"/>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2: inputs other than quoted prices included in Level 1 that are observable for the asset or liability, either directly or indirectly.</w:t>
      </w:r>
    </w:p>
    <w:p w14:paraId="33AE7541" w14:textId="77777777" w:rsidR="00B85278" w:rsidRPr="000536BB" w:rsidRDefault="00B85278" w:rsidP="005E758D">
      <w:pPr>
        <w:numPr>
          <w:ilvl w:val="0"/>
          <w:numId w:val="28"/>
        </w:numPr>
        <w:shd w:val="clear" w:color="auto" w:fill="FFFFFF"/>
        <w:spacing w:line="240" w:lineRule="exact"/>
        <w:ind w:left="900"/>
        <w:jc w:val="thaiDistribute"/>
        <w:rPr>
          <w:rFonts w:ascii="CordiaUPC" w:hAnsi="CordiaUPC" w:cs="CordiaUPC"/>
          <w:sz w:val="26"/>
          <w:szCs w:val="26"/>
          <w:lang w:val="en-AU"/>
        </w:rPr>
      </w:pPr>
      <w:r w:rsidRPr="000536BB">
        <w:rPr>
          <w:rFonts w:ascii="CordiaUPC" w:hAnsi="CordiaUPC" w:cs="CordiaUPC" w:hint="cs"/>
          <w:sz w:val="26"/>
          <w:szCs w:val="26"/>
          <w:lang w:val="en-AU"/>
        </w:rPr>
        <w:t>Level 3: inputs for the asset or liability that are based on unobservable input.</w:t>
      </w:r>
    </w:p>
    <w:p w14:paraId="46D51AB3" w14:textId="77777777" w:rsidR="00B85278" w:rsidRPr="000536BB" w:rsidRDefault="00B85278" w:rsidP="00B85278">
      <w:pPr>
        <w:shd w:val="clear" w:color="auto" w:fill="FFFFFF"/>
        <w:spacing w:line="240" w:lineRule="exact"/>
        <w:ind w:left="900"/>
        <w:jc w:val="thaiDistribute"/>
        <w:rPr>
          <w:rFonts w:ascii="CordiaUPC" w:hAnsi="CordiaUPC" w:cs="CordiaUPC"/>
          <w:sz w:val="26"/>
          <w:szCs w:val="26"/>
          <w:lang w:val="en-AU"/>
        </w:rPr>
      </w:pPr>
    </w:p>
    <w:p w14:paraId="786E27EE" w14:textId="77777777" w:rsidR="00B85278" w:rsidRPr="000536BB" w:rsidRDefault="00B85278" w:rsidP="00B85278">
      <w:pPr>
        <w:shd w:val="clear" w:color="auto" w:fill="FFFFFF"/>
        <w:spacing w:line="240" w:lineRule="exact"/>
        <w:ind w:left="540"/>
        <w:jc w:val="thaiDistribute"/>
        <w:rPr>
          <w:rFonts w:ascii="CordiaUPC" w:hAnsi="CordiaUPC" w:cs="CordiaUPC"/>
          <w:sz w:val="26"/>
          <w:szCs w:val="26"/>
          <w:lang w:val="en-AU"/>
        </w:rPr>
      </w:pPr>
      <w:r w:rsidRPr="000536BB">
        <w:rPr>
          <w:rFonts w:ascii="CordiaUPC" w:hAnsi="CordiaUPC" w:cs="CordiaUPC" w:hint="cs"/>
          <w:sz w:val="26"/>
          <w:szCs w:val="26"/>
          <w:lang w:val="en-AU"/>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34FECCAC" w14:textId="77777777" w:rsidR="00B85278" w:rsidRPr="000536BB" w:rsidRDefault="00B85278" w:rsidP="00B85278">
      <w:pPr>
        <w:shd w:val="clear" w:color="auto" w:fill="FFFFFF"/>
        <w:spacing w:line="240" w:lineRule="exact"/>
        <w:ind w:left="540"/>
        <w:jc w:val="thaiDistribute"/>
        <w:rPr>
          <w:rFonts w:ascii="CordiaUPC" w:hAnsi="CordiaUPC" w:cs="CordiaUPC"/>
          <w:sz w:val="26"/>
          <w:szCs w:val="26"/>
          <w:lang w:val="en-AU"/>
        </w:rPr>
      </w:pPr>
    </w:p>
    <w:p w14:paraId="2DFEBC06" w14:textId="77777777" w:rsidR="00B85278" w:rsidRPr="000536BB" w:rsidRDefault="00B85278" w:rsidP="00B85278">
      <w:pPr>
        <w:spacing w:line="240" w:lineRule="exact"/>
        <w:ind w:left="547"/>
        <w:jc w:val="thaiDistribute"/>
        <w:rPr>
          <w:rFonts w:ascii="CordiaUPC" w:hAnsi="CordiaUPC" w:cs="CordiaUPC"/>
          <w:b/>
          <w:bCs/>
          <w:i/>
          <w:iCs/>
          <w:sz w:val="26"/>
          <w:szCs w:val="26"/>
          <w:lang w:val="en-AU"/>
        </w:rPr>
      </w:pPr>
      <w:r w:rsidRPr="000536BB">
        <w:rPr>
          <w:rFonts w:ascii="CordiaUPC" w:hAnsi="CordiaUPC" w:cs="CordiaUPC" w:hint="cs"/>
          <w:sz w:val="26"/>
          <w:szCs w:val="26"/>
          <w:lang w:val="en-AU"/>
        </w:rPr>
        <w:t xml:space="preserve">The Bank and its subsidiaries </w:t>
      </w:r>
      <w:proofErr w:type="spellStart"/>
      <w:r w:rsidRPr="000536BB">
        <w:rPr>
          <w:rFonts w:ascii="CordiaUPC" w:hAnsi="CordiaUPC" w:cs="CordiaUPC" w:hint="cs"/>
          <w:color w:val="000000"/>
          <w:sz w:val="26"/>
          <w:szCs w:val="26"/>
          <w:lang w:val="en-US" w:bidi="th-TH"/>
        </w:rPr>
        <w:t>recognise</w:t>
      </w:r>
      <w:proofErr w:type="spellEnd"/>
      <w:r w:rsidRPr="000536BB">
        <w:rPr>
          <w:rFonts w:ascii="CordiaUPC" w:hAnsi="CordiaUPC" w:cs="CordiaUPC" w:hint="cs"/>
          <w:sz w:val="26"/>
          <w:szCs w:val="26"/>
          <w:lang w:val="en-AU"/>
        </w:rPr>
        <w:t xml:space="preserve"> transfers between levels of the fair value hierarchy at the end of the reporting period during which the change has occurred.</w:t>
      </w:r>
    </w:p>
    <w:p w14:paraId="20800E58" w14:textId="77777777" w:rsidR="00B85278" w:rsidRPr="000536BB" w:rsidRDefault="00B85278" w:rsidP="00B85278">
      <w:pPr>
        <w:spacing w:line="240" w:lineRule="exact"/>
        <w:ind w:right="-29"/>
        <w:rPr>
          <w:rFonts w:ascii="CordiaUPC" w:hAnsi="CordiaUPC" w:cs="CordiaUPC"/>
          <w:i/>
          <w:iCs/>
          <w:sz w:val="26"/>
          <w:szCs w:val="26"/>
        </w:rPr>
      </w:pPr>
    </w:p>
    <w:p w14:paraId="6BB3097A" w14:textId="77777777" w:rsidR="00B85278" w:rsidRPr="000536BB" w:rsidRDefault="00B85278" w:rsidP="00B85278">
      <w:pPr>
        <w:spacing w:line="240" w:lineRule="exact"/>
        <w:ind w:left="540" w:right="-29" w:hanging="540"/>
        <w:rPr>
          <w:rFonts w:ascii="CordiaUPC" w:hAnsi="CordiaUPC" w:cs="CordiaUPC"/>
          <w:b/>
          <w:bCs/>
          <w:i/>
          <w:iCs/>
          <w:sz w:val="26"/>
          <w:szCs w:val="26"/>
        </w:rPr>
      </w:pPr>
      <w:r>
        <w:rPr>
          <w:rFonts w:ascii="CordiaUPC" w:hAnsi="CordiaUPC" w:cs="CordiaUPC"/>
          <w:b/>
          <w:bCs/>
          <w:i/>
          <w:iCs/>
          <w:sz w:val="26"/>
          <w:szCs w:val="26"/>
        </w:rPr>
        <w:t>3</w:t>
      </w:r>
      <w:r w:rsidRPr="000536BB">
        <w:rPr>
          <w:rFonts w:ascii="CordiaUPC" w:hAnsi="CordiaUPC" w:cs="CordiaUPC" w:hint="cs"/>
          <w:b/>
          <w:bCs/>
          <w:i/>
          <w:iCs/>
          <w:sz w:val="26"/>
          <w:szCs w:val="26"/>
        </w:rPr>
        <w:t>.16</w:t>
      </w:r>
      <w:r w:rsidRPr="000536BB">
        <w:rPr>
          <w:rFonts w:ascii="CordiaUPC" w:hAnsi="CordiaUPC" w:cs="CordiaUPC" w:hint="cs"/>
          <w:b/>
          <w:bCs/>
          <w:i/>
          <w:iCs/>
          <w:sz w:val="26"/>
          <w:szCs w:val="26"/>
        </w:rPr>
        <w:tab/>
        <w:t>Fee and commission</w:t>
      </w:r>
    </w:p>
    <w:p w14:paraId="4E7F8069" w14:textId="77777777" w:rsidR="00B85278" w:rsidRPr="000536BB" w:rsidRDefault="00B85278" w:rsidP="00B85278">
      <w:pPr>
        <w:spacing w:line="240" w:lineRule="exact"/>
        <w:ind w:right="-29"/>
        <w:rPr>
          <w:rFonts w:ascii="CordiaUPC" w:hAnsi="CordiaUPC" w:cs="CordiaUPC"/>
          <w:i/>
          <w:iCs/>
          <w:sz w:val="26"/>
          <w:szCs w:val="26"/>
        </w:rPr>
      </w:pPr>
    </w:p>
    <w:p w14:paraId="0C6E15FD" w14:textId="77777777" w:rsidR="00B85278" w:rsidRPr="000536BB" w:rsidRDefault="00B85278" w:rsidP="00B85278">
      <w:pPr>
        <w:tabs>
          <w:tab w:val="left" w:pos="540"/>
        </w:tabs>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Fee and commission income and expense that are integral to the effective interest rate on a financial asset or financial liability are included in the effective interest rate</w:t>
      </w:r>
      <w:r w:rsidRPr="000536BB">
        <w:rPr>
          <w:rFonts w:ascii="CordiaUPC" w:hAnsi="CordiaUPC" w:cs="CordiaUPC" w:hint="cs"/>
          <w:sz w:val="26"/>
          <w:szCs w:val="26"/>
          <w:lang w:val="en-US" w:bidi="th-TH"/>
        </w:rPr>
        <w:t>.</w:t>
      </w:r>
      <w:r w:rsidRPr="000536BB">
        <w:rPr>
          <w:rFonts w:ascii="CordiaUPC" w:hAnsi="CordiaUPC" w:cs="CordiaUPC" w:hint="cs"/>
          <w:sz w:val="26"/>
          <w:szCs w:val="26"/>
        </w:rPr>
        <w:t xml:space="preserve"> </w:t>
      </w:r>
    </w:p>
    <w:p w14:paraId="764E3637" w14:textId="77777777" w:rsidR="00B85278" w:rsidRPr="000536BB" w:rsidRDefault="00B85278" w:rsidP="00B85278">
      <w:pPr>
        <w:spacing w:line="240" w:lineRule="exact"/>
        <w:ind w:left="540" w:right="-28"/>
        <w:jc w:val="thaiDistribute"/>
        <w:rPr>
          <w:rFonts w:ascii="CordiaUPC" w:hAnsi="CordiaUPC" w:cs="CordiaUPC"/>
          <w:b/>
          <w:bCs/>
          <w:i/>
          <w:iCs/>
          <w:sz w:val="26"/>
          <w:szCs w:val="26"/>
        </w:rPr>
      </w:pPr>
    </w:p>
    <w:p w14:paraId="3182DBBC" w14:textId="72E2A0C7" w:rsidR="00B85278" w:rsidRDefault="00B85278" w:rsidP="00B85278">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Fees 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conditions in the contract</w:t>
      </w:r>
      <w:r w:rsidRPr="000536BB">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0536BB">
        <w:rPr>
          <w:rFonts w:ascii="CordiaUPC" w:hAnsi="CordiaUPC" w:cs="CordiaUPC" w:hint="cs"/>
          <w:sz w:val="26"/>
          <w:szCs w:val="26"/>
          <w:lang w:val="en-US" w:bidi="th-TH"/>
        </w:rPr>
        <w:t>“D</w:t>
      </w:r>
      <w:proofErr w:type="spellStart"/>
      <w:r w:rsidRPr="000536BB">
        <w:rPr>
          <w:rFonts w:ascii="CordiaUPC" w:hAnsi="CordiaUPC" w:cs="CordiaUPC" w:hint="cs"/>
          <w:sz w:val="26"/>
          <w:szCs w:val="26"/>
        </w:rPr>
        <w:t>eferred</w:t>
      </w:r>
      <w:proofErr w:type="spellEnd"/>
      <w:r w:rsidRPr="000536BB">
        <w:rPr>
          <w:rFonts w:ascii="CordiaUPC" w:hAnsi="CordiaUPC" w:cs="CordiaUPC" w:hint="cs"/>
          <w:sz w:val="26"/>
          <w:szCs w:val="26"/>
        </w:rPr>
        <w:t xml:space="preserve"> revenue” in the statements of financial position and it will be recognised as revenue in profit or loss when the customers redeem the award points.</w:t>
      </w:r>
    </w:p>
    <w:p w14:paraId="7B3EEEC8" w14:textId="77777777" w:rsidR="00BF64BF" w:rsidRPr="00D72FE3" w:rsidRDefault="00BF64BF" w:rsidP="00B85278">
      <w:pPr>
        <w:spacing w:line="240" w:lineRule="exact"/>
        <w:ind w:left="540" w:right="-28"/>
        <w:jc w:val="both"/>
        <w:rPr>
          <w:rFonts w:ascii="CordiaUPC" w:hAnsi="CordiaUPC" w:cs="CordiaUPC"/>
          <w:sz w:val="26"/>
          <w:szCs w:val="26"/>
        </w:rPr>
      </w:pPr>
    </w:p>
    <w:p w14:paraId="0434899A" w14:textId="77777777" w:rsidR="00B85278" w:rsidRPr="000536BB" w:rsidRDefault="00B85278" w:rsidP="00B85278">
      <w:pPr>
        <w:spacing w:line="240" w:lineRule="exact"/>
        <w:ind w:left="540" w:right="-29" w:hanging="540"/>
        <w:jc w:val="both"/>
        <w:rPr>
          <w:rFonts w:ascii="CordiaUPC" w:hAnsi="CordiaUPC" w:cs="CordiaUPC"/>
          <w:i/>
          <w:iCs/>
          <w:sz w:val="26"/>
          <w:szCs w:val="26"/>
        </w:rPr>
      </w:pPr>
      <w:r w:rsidRPr="000536BB">
        <w:rPr>
          <w:rFonts w:ascii="CordiaUPC" w:hAnsi="CordiaUPC" w:cs="CordiaUPC" w:hint="cs"/>
          <w:i/>
          <w:iCs/>
          <w:sz w:val="26"/>
          <w:szCs w:val="26"/>
        </w:rPr>
        <w:tab/>
        <w:t>Fees and service expenses</w:t>
      </w:r>
    </w:p>
    <w:p w14:paraId="6E8F854D" w14:textId="77777777" w:rsidR="00B85278" w:rsidRPr="000536BB" w:rsidRDefault="00B85278" w:rsidP="00B85278">
      <w:pPr>
        <w:spacing w:line="240" w:lineRule="exact"/>
        <w:ind w:left="1080" w:right="-29"/>
        <w:jc w:val="both"/>
        <w:rPr>
          <w:rFonts w:ascii="CordiaUPC" w:hAnsi="CordiaUPC" w:cs="CordiaUPC"/>
          <w:sz w:val="26"/>
          <w:szCs w:val="26"/>
        </w:rPr>
      </w:pPr>
    </w:p>
    <w:p w14:paraId="12F9C932" w14:textId="77777777" w:rsidR="00B85278" w:rsidRPr="000536BB" w:rsidRDefault="00B85278" w:rsidP="00B85278">
      <w:pPr>
        <w:spacing w:line="240" w:lineRule="exact"/>
        <w:ind w:left="540" w:right="-28"/>
        <w:jc w:val="both"/>
        <w:rPr>
          <w:rFonts w:ascii="CordiaUPC" w:hAnsi="CordiaUPC" w:cs="CordiaUPC"/>
          <w:sz w:val="26"/>
          <w:szCs w:val="26"/>
        </w:rPr>
      </w:pPr>
      <w:r w:rsidRPr="000536BB">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13A83E23" w14:textId="77777777" w:rsidR="00B85278" w:rsidRPr="000536BB" w:rsidRDefault="00B85278" w:rsidP="00B85278">
      <w:pPr>
        <w:spacing w:line="240" w:lineRule="exact"/>
        <w:ind w:right="-29"/>
        <w:rPr>
          <w:rFonts w:ascii="CordiaUPC" w:hAnsi="CordiaUPC" w:cs="CordiaUPC"/>
          <w:i/>
          <w:iCs/>
          <w:sz w:val="26"/>
          <w:szCs w:val="26"/>
        </w:rPr>
      </w:pPr>
    </w:p>
    <w:p w14:paraId="38647651" w14:textId="77777777" w:rsidR="00B85278" w:rsidRPr="000536BB" w:rsidRDefault="00B85278" w:rsidP="00B85278">
      <w:pPr>
        <w:spacing w:line="240" w:lineRule="exact"/>
        <w:ind w:left="540" w:right="-29" w:hanging="540"/>
        <w:rPr>
          <w:rFonts w:ascii="CordiaUPC" w:hAnsi="CordiaUPC" w:cs="CordiaUPC"/>
          <w:b/>
          <w:bCs/>
          <w:i/>
          <w:iCs/>
          <w:sz w:val="26"/>
          <w:szCs w:val="26"/>
        </w:rPr>
      </w:pPr>
      <w:r>
        <w:rPr>
          <w:rFonts w:ascii="CordiaUPC" w:hAnsi="CordiaUPC" w:cs="CordiaUPC"/>
          <w:b/>
          <w:bCs/>
          <w:i/>
          <w:iCs/>
          <w:sz w:val="26"/>
          <w:szCs w:val="26"/>
        </w:rPr>
        <w:t>3</w:t>
      </w:r>
      <w:r w:rsidRPr="000536BB">
        <w:rPr>
          <w:rFonts w:ascii="CordiaUPC" w:hAnsi="CordiaUPC" w:cs="CordiaUPC" w:hint="cs"/>
          <w:b/>
          <w:bCs/>
          <w:i/>
          <w:iCs/>
          <w:sz w:val="26"/>
          <w:szCs w:val="26"/>
        </w:rPr>
        <w:t>.17</w:t>
      </w:r>
      <w:r w:rsidRPr="000536BB">
        <w:rPr>
          <w:rFonts w:ascii="CordiaUPC" w:hAnsi="CordiaUPC" w:cs="CordiaUPC" w:hint="cs"/>
          <w:b/>
          <w:bCs/>
          <w:i/>
          <w:iCs/>
          <w:sz w:val="26"/>
          <w:szCs w:val="26"/>
        </w:rPr>
        <w:tab/>
        <w:t>Income from finance lease contracts</w:t>
      </w:r>
    </w:p>
    <w:p w14:paraId="011BE4B6" w14:textId="77777777" w:rsidR="00B85278" w:rsidRPr="000536BB" w:rsidRDefault="00B85278" w:rsidP="00B85278">
      <w:pPr>
        <w:spacing w:line="240" w:lineRule="exact"/>
        <w:ind w:left="540" w:right="-29" w:hanging="540"/>
        <w:rPr>
          <w:rFonts w:ascii="CordiaUPC" w:hAnsi="CordiaUPC" w:cs="CordiaUPC"/>
          <w:b/>
          <w:bCs/>
          <w:i/>
          <w:iCs/>
          <w:sz w:val="26"/>
          <w:szCs w:val="26"/>
        </w:rPr>
      </w:pPr>
    </w:p>
    <w:p w14:paraId="2621C115" w14:textId="77777777" w:rsidR="00B85278" w:rsidRPr="000536BB" w:rsidRDefault="00B85278" w:rsidP="00B85278">
      <w:pPr>
        <w:spacing w:line="240" w:lineRule="exact"/>
        <w:ind w:left="540" w:right="-29" w:hanging="540"/>
        <w:jc w:val="both"/>
        <w:rPr>
          <w:rFonts w:ascii="CordiaUPC" w:hAnsi="CordiaUPC" w:cs="CordiaUPC"/>
          <w:sz w:val="26"/>
          <w:szCs w:val="26"/>
        </w:rPr>
      </w:pPr>
      <w:r w:rsidRPr="000536BB">
        <w:rPr>
          <w:rFonts w:ascii="CordiaUPC" w:hAnsi="CordiaUPC" w:cs="CordiaUPC" w:hint="cs"/>
          <w:b/>
          <w:bCs/>
          <w:i/>
          <w:iCs/>
          <w:sz w:val="26"/>
          <w:szCs w:val="26"/>
        </w:rPr>
        <w:tab/>
      </w:r>
      <w:r w:rsidRPr="000536BB">
        <w:rPr>
          <w:rFonts w:ascii="CordiaUPC" w:hAnsi="CordiaUPC" w:cs="CordiaUPC" w:hint="cs"/>
          <w:sz w:val="26"/>
          <w:szCs w:val="26"/>
        </w:rPr>
        <w:t>The Bank and its subsidiaries recognise income from finance lease contracts based on the effective interest method.</w:t>
      </w:r>
    </w:p>
    <w:p w14:paraId="77F9077C" w14:textId="77777777" w:rsidR="00B85278" w:rsidRPr="000536BB" w:rsidRDefault="00B85278" w:rsidP="00B85278">
      <w:pPr>
        <w:spacing w:line="240" w:lineRule="exact"/>
        <w:ind w:left="540" w:right="-29" w:hanging="540"/>
        <w:rPr>
          <w:rFonts w:ascii="CordiaUPC" w:hAnsi="CordiaUPC" w:cs="CordiaUPC"/>
          <w:i/>
          <w:iCs/>
          <w:sz w:val="26"/>
          <w:szCs w:val="26"/>
        </w:rPr>
      </w:pPr>
    </w:p>
    <w:p w14:paraId="27A128FB" w14:textId="77777777" w:rsidR="00B85278" w:rsidRPr="000536BB" w:rsidRDefault="00B85278" w:rsidP="00B85278">
      <w:pPr>
        <w:spacing w:line="240" w:lineRule="exact"/>
        <w:ind w:left="540" w:right="-29" w:hanging="540"/>
        <w:rPr>
          <w:rFonts w:ascii="CordiaUPC" w:hAnsi="CordiaUPC" w:cs="CordiaUPC"/>
          <w:b/>
          <w:bCs/>
          <w:i/>
          <w:iCs/>
          <w:sz w:val="26"/>
          <w:szCs w:val="26"/>
        </w:rPr>
      </w:pPr>
      <w:r>
        <w:rPr>
          <w:rFonts w:ascii="CordiaUPC" w:hAnsi="CordiaUPC" w:cs="CordiaUPC"/>
          <w:b/>
          <w:bCs/>
          <w:i/>
          <w:iCs/>
          <w:sz w:val="26"/>
          <w:szCs w:val="26"/>
        </w:rPr>
        <w:t>3</w:t>
      </w:r>
      <w:r w:rsidRPr="000536BB">
        <w:rPr>
          <w:rFonts w:ascii="CordiaUPC" w:hAnsi="CordiaUPC" w:cs="CordiaUPC" w:hint="cs"/>
          <w:b/>
          <w:bCs/>
          <w:i/>
          <w:iCs/>
          <w:sz w:val="26"/>
          <w:szCs w:val="26"/>
        </w:rPr>
        <w:t>.18</w:t>
      </w:r>
      <w:r w:rsidRPr="000536BB">
        <w:rPr>
          <w:rFonts w:ascii="CordiaUPC" w:hAnsi="CordiaUPC" w:cs="CordiaUPC" w:hint="cs"/>
          <w:b/>
          <w:bCs/>
          <w:i/>
          <w:iCs/>
          <w:sz w:val="26"/>
          <w:szCs w:val="26"/>
        </w:rPr>
        <w:tab/>
        <w:t>Dividend income</w:t>
      </w:r>
    </w:p>
    <w:p w14:paraId="6CADE9E4"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b/>
          <w:bCs/>
          <w:i/>
          <w:iCs/>
          <w:sz w:val="26"/>
          <w:szCs w:val="26"/>
        </w:rPr>
      </w:pPr>
    </w:p>
    <w:p w14:paraId="66F2BF52"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Dividend income is recognised when the right to receive income is established. Dividend</w:t>
      </w:r>
      <w:r w:rsidRPr="000536BB">
        <w:rPr>
          <w:rFonts w:ascii="CordiaUPC" w:hAnsi="CordiaUPC" w:cs="CordiaUPC" w:hint="cs"/>
          <w:sz w:val="26"/>
          <w:szCs w:val="26"/>
          <w:lang w:val="en-US" w:bidi="th-TH"/>
        </w:rPr>
        <w:t xml:space="preserve"> income is </w:t>
      </w:r>
      <w:r w:rsidRPr="000536BB">
        <w:rPr>
          <w:rFonts w:ascii="CordiaUPC" w:hAnsi="CordiaUPC" w:cs="CordiaUPC" w:hint="cs"/>
          <w:sz w:val="26"/>
          <w:szCs w:val="26"/>
        </w:rPr>
        <w:t xml:space="preserve">presented in other operating income. </w:t>
      </w:r>
    </w:p>
    <w:p w14:paraId="09A2916C" w14:textId="77777777" w:rsidR="00B85278" w:rsidRPr="000536BB" w:rsidRDefault="00B85278" w:rsidP="00B85278">
      <w:pPr>
        <w:spacing w:line="240" w:lineRule="exact"/>
        <w:ind w:right="-29"/>
        <w:jc w:val="both"/>
        <w:rPr>
          <w:rFonts w:ascii="CordiaUPC" w:hAnsi="CordiaUPC" w:cs="CordiaUPC"/>
          <w:sz w:val="26"/>
          <w:szCs w:val="26"/>
        </w:rPr>
      </w:pPr>
    </w:p>
    <w:p w14:paraId="3CB18D8A" w14:textId="77777777" w:rsidR="00B85278" w:rsidRPr="000536BB" w:rsidRDefault="00B85278" w:rsidP="00B85278">
      <w:pPr>
        <w:spacing w:line="240" w:lineRule="exact"/>
        <w:ind w:left="540" w:right="-29" w:hanging="540"/>
        <w:jc w:val="both"/>
        <w:rPr>
          <w:rFonts w:ascii="CordiaUPC" w:hAnsi="CordiaUPC" w:cs="CordiaUPC"/>
          <w:b/>
          <w:bCs/>
          <w:i/>
          <w:iCs/>
          <w:sz w:val="26"/>
          <w:szCs w:val="26"/>
        </w:rPr>
      </w:pPr>
      <w:r>
        <w:rPr>
          <w:rFonts w:ascii="CordiaUPC" w:hAnsi="CordiaUPC" w:cs="CordiaUPC"/>
          <w:b/>
          <w:bCs/>
          <w:i/>
          <w:iCs/>
          <w:sz w:val="26"/>
          <w:szCs w:val="26"/>
        </w:rPr>
        <w:t>3</w:t>
      </w:r>
      <w:r w:rsidRPr="000536BB">
        <w:rPr>
          <w:rFonts w:ascii="CordiaUPC" w:hAnsi="CordiaUPC" w:cs="CordiaUPC" w:hint="cs"/>
          <w:b/>
          <w:bCs/>
          <w:i/>
          <w:iCs/>
          <w:sz w:val="26"/>
          <w:szCs w:val="26"/>
        </w:rPr>
        <w:t>.19</w:t>
      </w:r>
      <w:r w:rsidRPr="000536BB">
        <w:rPr>
          <w:rFonts w:ascii="CordiaUPC" w:hAnsi="CordiaUPC" w:cs="CordiaUPC" w:hint="cs"/>
          <w:b/>
          <w:bCs/>
          <w:i/>
          <w:iCs/>
          <w:sz w:val="26"/>
          <w:szCs w:val="26"/>
        </w:rPr>
        <w:tab/>
        <w:t>Net trading income and foreign exchange transactions</w:t>
      </w:r>
    </w:p>
    <w:p w14:paraId="028FAE8B" w14:textId="77777777" w:rsidR="00B85278" w:rsidRPr="000536BB" w:rsidRDefault="00B85278" w:rsidP="00B85278">
      <w:pPr>
        <w:spacing w:line="240" w:lineRule="exact"/>
        <w:ind w:left="540" w:right="-29" w:hanging="540"/>
        <w:jc w:val="both"/>
        <w:rPr>
          <w:rFonts w:ascii="CordiaUPC" w:hAnsi="CordiaUPC" w:cs="CordiaUPC"/>
          <w:b/>
          <w:bCs/>
          <w:i/>
          <w:iCs/>
          <w:sz w:val="26"/>
          <w:szCs w:val="26"/>
        </w:rPr>
      </w:pPr>
    </w:p>
    <w:p w14:paraId="5D27C1F1"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Net trading income comprises gains less losses related to trading assets and </w:t>
      </w:r>
      <w:proofErr w:type="gramStart"/>
      <w:r w:rsidRPr="000536BB">
        <w:rPr>
          <w:rFonts w:ascii="CordiaUPC" w:hAnsi="CordiaUPC" w:cs="CordiaUPC" w:hint="cs"/>
          <w:sz w:val="26"/>
          <w:szCs w:val="26"/>
        </w:rPr>
        <w:t>liabilities, and</w:t>
      </w:r>
      <w:proofErr w:type="gramEnd"/>
      <w:r w:rsidRPr="000536BB">
        <w:rPr>
          <w:rFonts w:ascii="CordiaUPC" w:hAnsi="CordiaUPC" w:cs="CordiaUPC" w:hint="cs"/>
          <w:sz w:val="26"/>
          <w:szCs w:val="26"/>
        </w:rPr>
        <w:t xml:space="preserve"> includes all fair value changes and foreign exchange differences. </w:t>
      </w:r>
    </w:p>
    <w:p w14:paraId="59482447"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sz w:val="26"/>
          <w:szCs w:val="26"/>
        </w:rPr>
      </w:pPr>
    </w:p>
    <w:p w14:paraId="3FA48D96" w14:textId="77777777" w:rsidR="00B85278" w:rsidRPr="000536BB" w:rsidRDefault="00B85278" w:rsidP="00B85278">
      <w:pPr>
        <w:tabs>
          <w:tab w:val="left" w:pos="720"/>
        </w:tabs>
        <w:autoSpaceDE w:val="0"/>
        <w:autoSpaceDN w:val="0"/>
        <w:adjustRightInd w:val="0"/>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Net</w:t>
      </w:r>
      <w:r w:rsidRPr="000536BB">
        <w:rPr>
          <w:rFonts w:ascii="CordiaUPC" w:hAnsi="CordiaUPC" w:cs="CordiaUPC" w:hint="cs"/>
          <w:sz w:val="26"/>
          <w:szCs w:val="26"/>
          <w:lang w:val="en-US"/>
        </w:rPr>
        <w:t xml:space="preserve"> income</w:t>
      </w:r>
      <w:r w:rsidRPr="000536BB">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26D88C82" w14:textId="77777777" w:rsidR="00B85278" w:rsidRPr="00663A53" w:rsidRDefault="00B85278" w:rsidP="00B85278">
      <w:pPr>
        <w:spacing w:line="240" w:lineRule="exact"/>
        <w:ind w:right="-29"/>
        <w:jc w:val="both"/>
        <w:rPr>
          <w:rFonts w:ascii="CordiaUPC" w:hAnsi="CordiaUPC" w:cs="CordiaUPC"/>
          <w:sz w:val="26"/>
          <w:szCs w:val="26"/>
        </w:rPr>
      </w:pPr>
      <w:r w:rsidRPr="000536BB">
        <w:rPr>
          <w:rFonts w:ascii="CordiaUPC" w:hAnsi="CordiaUPC" w:cs="CordiaUPC" w:hint="cs"/>
          <w:i/>
          <w:iCs/>
          <w:sz w:val="26"/>
          <w:szCs w:val="26"/>
        </w:rPr>
        <w:tab/>
      </w:r>
    </w:p>
    <w:p w14:paraId="5C9328F9" w14:textId="77777777" w:rsidR="00B85278" w:rsidRPr="000536BB" w:rsidRDefault="00B85278" w:rsidP="00B85278">
      <w:pPr>
        <w:keepNext/>
        <w:keepLines/>
        <w:spacing w:line="260" w:lineRule="exact"/>
        <w:outlineLvl w:val="1"/>
        <w:rPr>
          <w:rFonts w:ascii="CordiaUPC" w:hAnsi="CordiaUPC" w:cs="CordiaUPC"/>
          <w:b/>
          <w:i/>
          <w:sz w:val="26"/>
          <w:szCs w:val="26"/>
        </w:rPr>
      </w:pPr>
      <w:r>
        <w:rPr>
          <w:rFonts w:ascii="CordiaUPC" w:hAnsi="CordiaUPC" w:cs="CordiaUPC"/>
          <w:b/>
          <w:i/>
          <w:sz w:val="26"/>
          <w:szCs w:val="26"/>
        </w:rPr>
        <w:t>3</w:t>
      </w:r>
      <w:r w:rsidRPr="000536BB">
        <w:rPr>
          <w:rFonts w:ascii="CordiaUPC" w:hAnsi="CordiaUPC" w:cs="CordiaUPC" w:hint="cs"/>
          <w:b/>
          <w:i/>
          <w:sz w:val="26"/>
          <w:szCs w:val="26"/>
        </w:rPr>
        <w:t>.20   Income tax</w:t>
      </w:r>
    </w:p>
    <w:p w14:paraId="1497B8D1" w14:textId="77777777" w:rsidR="00B85278" w:rsidRPr="000536BB" w:rsidRDefault="00B85278" w:rsidP="00B85278">
      <w:pPr>
        <w:spacing w:line="260" w:lineRule="exact"/>
        <w:rPr>
          <w:rFonts w:ascii="CordiaUPC" w:hAnsi="CordiaUPC" w:cs="CordiaUPC"/>
          <w:sz w:val="26"/>
          <w:szCs w:val="26"/>
          <w:lang w:val="en-AU"/>
        </w:rPr>
      </w:pPr>
    </w:p>
    <w:p w14:paraId="1B99F408" w14:textId="77777777" w:rsidR="00B85278" w:rsidRPr="000536BB" w:rsidRDefault="00B85278" w:rsidP="00B85278">
      <w:pPr>
        <w:spacing w:line="26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7C33A308" w14:textId="77777777" w:rsidR="00B85278" w:rsidRPr="000536BB" w:rsidRDefault="00B85278" w:rsidP="00B85278">
      <w:pPr>
        <w:spacing w:line="260" w:lineRule="exact"/>
        <w:ind w:left="540"/>
        <w:jc w:val="both"/>
        <w:rPr>
          <w:rFonts w:ascii="CordiaUPC" w:hAnsi="CordiaUPC" w:cs="CordiaUPC"/>
          <w:sz w:val="26"/>
          <w:szCs w:val="26"/>
          <w:lang w:val="en-AU"/>
        </w:rPr>
      </w:pPr>
    </w:p>
    <w:p w14:paraId="640258B9" w14:textId="77777777" w:rsidR="00B85278" w:rsidRPr="000536BB" w:rsidRDefault="00B85278" w:rsidP="00B85278">
      <w:pPr>
        <w:spacing w:line="260" w:lineRule="exact"/>
        <w:ind w:left="540"/>
        <w:jc w:val="both"/>
        <w:rPr>
          <w:rFonts w:ascii="CordiaUPC" w:hAnsi="CordiaUPC" w:cs="CordiaUPC"/>
          <w:sz w:val="26"/>
          <w:szCs w:val="26"/>
          <w:lang w:val="en-AU"/>
        </w:rPr>
      </w:pPr>
      <w:r w:rsidRPr="000536BB">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4912A3EC" w14:textId="77777777" w:rsidR="00B85278" w:rsidRPr="000536BB" w:rsidRDefault="00B85278" w:rsidP="00B85278">
      <w:pPr>
        <w:spacing w:line="260" w:lineRule="exact"/>
        <w:rPr>
          <w:rFonts w:ascii="CordiaUPC" w:hAnsi="CordiaUPC" w:cs="CordiaUPC"/>
          <w:sz w:val="26"/>
          <w:szCs w:val="26"/>
          <w:lang w:val="en-US" w:bidi="th-TH"/>
        </w:rPr>
      </w:pPr>
    </w:p>
    <w:p w14:paraId="6B277218"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b/>
          <w:bCs/>
          <w:color w:val="0000FF"/>
          <w:sz w:val="26"/>
          <w:szCs w:val="26"/>
        </w:rPr>
      </w:pPr>
      <w:r w:rsidRPr="000536BB">
        <w:rPr>
          <w:rFonts w:ascii="CordiaUPC" w:hAnsi="CordiaUPC" w:cs="CordiaUPC" w:hint="cs"/>
          <w:sz w:val="26"/>
          <w:szCs w:val="26"/>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350E8FE"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p>
    <w:p w14:paraId="3207563B"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The measurement of deferred tax reflects the tax consequences that would follow the </w:t>
      </w:r>
      <w:proofErr w:type="gramStart"/>
      <w:r w:rsidRPr="000536BB">
        <w:rPr>
          <w:rFonts w:ascii="CordiaUPC" w:hAnsi="CordiaUPC" w:cs="CordiaUPC" w:hint="cs"/>
          <w:sz w:val="26"/>
          <w:szCs w:val="26"/>
        </w:rPr>
        <w:t>manner in which</w:t>
      </w:r>
      <w:proofErr w:type="gramEnd"/>
      <w:r w:rsidRPr="000536BB">
        <w:rPr>
          <w:rFonts w:ascii="CordiaUPC" w:hAnsi="CordiaUPC" w:cs="CordiaUPC" w:hint="cs"/>
          <w:sz w:val="26"/>
          <w:szCs w:val="26"/>
        </w:rPr>
        <w:t xml:space="preserve"> the Bank and its subsidiaries expect, at the end of the reporting period, to recover or settle the carrying amount of its assets and liabilities.  </w:t>
      </w:r>
    </w:p>
    <w:p w14:paraId="5E83D5DF"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p>
    <w:p w14:paraId="02B0ADF2"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4F0DDFE6"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p>
    <w:p w14:paraId="6253633B"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In determining the amount of current and deferred tax, the Bank and its subsidiaries </w:t>
      </w:r>
      <w:proofErr w:type="gramStart"/>
      <w:r w:rsidRPr="000536BB">
        <w:rPr>
          <w:rFonts w:ascii="CordiaUPC" w:hAnsi="CordiaUPC" w:cs="CordiaUPC" w:hint="cs"/>
          <w:sz w:val="26"/>
          <w:szCs w:val="26"/>
        </w:rPr>
        <w:t>take into account</w:t>
      </w:r>
      <w:proofErr w:type="gramEnd"/>
      <w:r w:rsidRPr="000536BB">
        <w:rPr>
          <w:rFonts w:ascii="CordiaUPC" w:hAnsi="CordiaUPC" w:cs="CordiaUPC" w:hint="cs"/>
          <w:sz w:val="26"/>
          <w:szCs w:val="26"/>
        </w:rPr>
        <w:t xml:space="preserve">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3412B5C3"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p>
    <w:p w14:paraId="4CD3BFD3" w14:textId="77777777" w:rsidR="00B85278" w:rsidRPr="000536BB" w:rsidRDefault="00B85278" w:rsidP="00B85278">
      <w:pPr>
        <w:autoSpaceDE w:val="0"/>
        <w:autoSpaceDN w:val="0"/>
        <w:adjustRightInd w:val="0"/>
        <w:spacing w:line="260" w:lineRule="exact"/>
        <w:ind w:left="540"/>
        <w:jc w:val="thaiDistribute"/>
        <w:rPr>
          <w:rFonts w:ascii="CordiaUPC" w:hAnsi="CordiaUPC" w:cs="CordiaUPC"/>
          <w:sz w:val="26"/>
          <w:szCs w:val="26"/>
        </w:rPr>
      </w:pPr>
      <w:r w:rsidRPr="000536BB">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7272CE27" w14:textId="77777777" w:rsidR="00B85278" w:rsidRPr="000536BB" w:rsidRDefault="00B85278" w:rsidP="00B85278">
      <w:pPr>
        <w:spacing w:line="260" w:lineRule="exact"/>
        <w:ind w:left="562"/>
        <w:jc w:val="both"/>
        <w:rPr>
          <w:rFonts w:ascii="CordiaUPC" w:hAnsi="CordiaUPC" w:cs="CordiaUPC"/>
          <w:sz w:val="26"/>
          <w:szCs w:val="26"/>
          <w:lang w:val="en-AU"/>
        </w:rPr>
      </w:pPr>
    </w:p>
    <w:p w14:paraId="395B9977" w14:textId="77777777" w:rsidR="00B85278" w:rsidRPr="000536BB" w:rsidRDefault="00B85278" w:rsidP="00B85278">
      <w:pPr>
        <w:spacing w:line="260" w:lineRule="exact"/>
        <w:ind w:left="540"/>
        <w:jc w:val="both"/>
        <w:rPr>
          <w:rFonts w:ascii="CordiaUPC" w:hAnsi="CordiaUPC" w:cs="CordiaUPC"/>
          <w:sz w:val="26"/>
          <w:szCs w:val="26"/>
          <w:lang w:val="en-US" w:bidi="th-TH"/>
        </w:rPr>
      </w:pPr>
      <w:r w:rsidRPr="000536BB">
        <w:rPr>
          <w:rFonts w:ascii="CordiaUPC" w:hAnsi="CordiaUPC" w:cs="CordiaUPC" w:hint="cs"/>
          <w:sz w:val="26"/>
          <w:szCs w:val="26"/>
        </w:rPr>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0A1B4845" w14:textId="77777777" w:rsidR="00B85278" w:rsidRDefault="00B85278" w:rsidP="00B85278">
      <w:pPr>
        <w:spacing w:line="240" w:lineRule="auto"/>
        <w:rPr>
          <w:rFonts w:cs="Times New Roman"/>
          <w:b/>
          <w:i/>
          <w:sz w:val="20"/>
        </w:rPr>
      </w:pPr>
    </w:p>
    <w:p w14:paraId="53B030F8" w14:textId="77777777" w:rsidR="00B85278" w:rsidRPr="00587AEC" w:rsidRDefault="00B85278" w:rsidP="00B85278">
      <w:pPr>
        <w:keepNext/>
        <w:keepLines/>
        <w:spacing w:line="240" w:lineRule="exact"/>
        <w:ind w:left="540" w:hanging="540"/>
        <w:outlineLvl w:val="1"/>
        <w:rPr>
          <w:rFonts w:ascii="CordiaUPC" w:hAnsi="CordiaUPC" w:cs="CordiaUPC"/>
          <w:b/>
          <w:i/>
          <w:sz w:val="26"/>
          <w:szCs w:val="26"/>
          <w:lang w:val="en-US"/>
        </w:rPr>
      </w:pPr>
      <w:r>
        <w:rPr>
          <w:rFonts w:ascii="CordiaUPC" w:hAnsi="CordiaUPC" w:cs="CordiaUPC"/>
          <w:b/>
          <w:i/>
          <w:sz w:val="26"/>
          <w:szCs w:val="26"/>
        </w:rPr>
        <w:t>3</w:t>
      </w:r>
      <w:r w:rsidRPr="000536BB">
        <w:rPr>
          <w:rFonts w:ascii="CordiaUPC" w:hAnsi="CordiaUPC" w:cs="CordiaUPC" w:hint="cs"/>
          <w:b/>
          <w:i/>
          <w:sz w:val="26"/>
          <w:szCs w:val="26"/>
        </w:rPr>
        <w:t>.21</w:t>
      </w:r>
      <w:r w:rsidRPr="000536BB">
        <w:rPr>
          <w:rFonts w:ascii="CordiaUPC" w:hAnsi="CordiaUPC" w:cs="CordiaUPC" w:hint="cs"/>
          <w:b/>
          <w:i/>
          <w:sz w:val="26"/>
          <w:szCs w:val="26"/>
        </w:rPr>
        <w:tab/>
        <w:t>Earnings per share</w:t>
      </w:r>
    </w:p>
    <w:p w14:paraId="295372E3" w14:textId="77777777" w:rsidR="00B85278" w:rsidRPr="000536BB" w:rsidRDefault="00B85278" w:rsidP="00B85278">
      <w:pPr>
        <w:spacing w:line="240" w:lineRule="exact"/>
        <w:ind w:left="562"/>
        <w:jc w:val="both"/>
        <w:rPr>
          <w:rFonts w:ascii="CordiaUPC" w:hAnsi="CordiaUPC" w:cs="CordiaUPC"/>
          <w:sz w:val="26"/>
          <w:szCs w:val="26"/>
        </w:rPr>
      </w:pPr>
    </w:p>
    <w:p w14:paraId="016B2B50" w14:textId="607A1383" w:rsidR="00B85278" w:rsidRPr="000536BB" w:rsidRDefault="00B85278" w:rsidP="00B85278">
      <w:pPr>
        <w:spacing w:line="240" w:lineRule="exact"/>
        <w:ind w:left="562"/>
        <w:jc w:val="both"/>
        <w:rPr>
          <w:rFonts w:ascii="CordiaUPC" w:hAnsi="CordiaUPC" w:cs="CordiaUPC"/>
          <w:sz w:val="26"/>
          <w:szCs w:val="26"/>
          <w:lang w:val="en-AU"/>
        </w:rPr>
      </w:pPr>
      <w:r w:rsidRPr="000536BB">
        <w:rPr>
          <w:rFonts w:ascii="CordiaUPC" w:hAnsi="CordiaUPC" w:cs="CordiaUPC" w:hint="cs"/>
          <w:sz w:val="26"/>
          <w:szCs w:val="26"/>
          <w:lang w:val="en-AU"/>
        </w:rPr>
        <w:t>The Bank and its subsidiaries present basic and diluted earnings per share (EPS) data for its ordinary shares. Basic EPS is calculated by dividing the profit attributable to ordinary shareholders of the Bank by the weighted average number of ordinary shares outstanding during the year, adjusted for own shares held. Diluted EPS is determined by adjusting the profit attributable to ordinary shareholders and the weighted average number of ordinary shares outstanding, adjusted for own shares held, for the effects of potential ordinary shares from T</w:t>
      </w:r>
      <w:r w:rsidR="00A77C3F">
        <w:rPr>
          <w:rFonts w:ascii="CordiaUPC" w:hAnsi="CordiaUPC" w:cs="CordiaUPC"/>
          <w:sz w:val="26"/>
          <w:szCs w:val="26"/>
          <w:lang w:val="en-AU"/>
        </w:rPr>
        <w:t>T</w:t>
      </w:r>
      <w:r w:rsidRPr="000536BB">
        <w:rPr>
          <w:rFonts w:ascii="CordiaUPC" w:hAnsi="CordiaUPC" w:cs="CordiaUPC" w:hint="cs"/>
          <w:sz w:val="26"/>
          <w:szCs w:val="26"/>
          <w:lang w:val="en-AU"/>
        </w:rPr>
        <w:t xml:space="preserve">B Stock Retention Program. </w:t>
      </w:r>
    </w:p>
    <w:p w14:paraId="07693C10" w14:textId="77777777" w:rsidR="00B85278" w:rsidRPr="000536BB" w:rsidRDefault="00B85278" w:rsidP="00B85278">
      <w:pPr>
        <w:spacing w:line="240" w:lineRule="exact"/>
        <w:ind w:left="562"/>
        <w:jc w:val="both"/>
        <w:rPr>
          <w:rFonts w:ascii="CordiaUPC" w:hAnsi="CordiaUPC" w:cs="CordiaUPC"/>
          <w:sz w:val="26"/>
          <w:szCs w:val="26"/>
          <w:lang w:val="en-AU"/>
        </w:rPr>
      </w:pPr>
    </w:p>
    <w:p w14:paraId="6B31D46E" w14:textId="77777777" w:rsidR="00B85278" w:rsidRPr="000536BB" w:rsidRDefault="00B85278" w:rsidP="00B85278">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Pr="000536BB">
        <w:rPr>
          <w:rFonts w:ascii="CordiaUPC" w:hAnsi="CordiaUPC" w:cs="CordiaUPC" w:hint="cs"/>
          <w:b/>
          <w:i/>
          <w:sz w:val="26"/>
          <w:szCs w:val="26"/>
        </w:rPr>
        <w:t>.22</w:t>
      </w:r>
      <w:r w:rsidRPr="000536BB">
        <w:rPr>
          <w:rFonts w:ascii="CordiaUPC" w:hAnsi="CordiaUPC" w:cs="CordiaUPC" w:hint="cs"/>
          <w:b/>
          <w:i/>
          <w:sz w:val="26"/>
          <w:szCs w:val="26"/>
        </w:rPr>
        <w:tab/>
        <w:t>Related parties</w:t>
      </w:r>
    </w:p>
    <w:p w14:paraId="71AF6227" w14:textId="77777777" w:rsidR="00B85278" w:rsidRPr="000536BB" w:rsidRDefault="00B85278" w:rsidP="00B85278">
      <w:pPr>
        <w:spacing w:line="240" w:lineRule="exact"/>
        <w:ind w:left="540"/>
        <w:jc w:val="both"/>
        <w:rPr>
          <w:rFonts w:ascii="CordiaUPC" w:hAnsi="CordiaUPC" w:cs="CordiaUPC"/>
          <w:color w:val="000000"/>
          <w:sz w:val="26"/>
          <w:szCs w:val="26"/>
          <w:lang w:val="en-US" w:bidi="th-TH"/>
        </w:rPr>
      </w:pPr>
    </w:p>
    <w:p w14:paraId="705560D6" w14:textId="77777777" w:rsidR="00B85278" w:rsidRPr="000536BB" w:rsidRDefault="00B85278" w:rsidP="00B85278">
      <w:pPr>
        <w:spacing w:line="240" w:lineRule="exact"/>
        <w:ind w:left="540"/>
        <w:jc w:val="both"/>
        <w:rPr>
          <w:rFonts w:ascii="CordiaUPC" w:hAnsi="CordiaUPC" w:cs="CordiaUPC"/>
          <w:sz w:val="26"/>
          <w:szCs w:val="26"/>
        </w:rPr>
      </w:pPr>
      <w:r w:rsidRPr="000536BB">
        <w:rPr>
          <w:rFonts w:ascii="CordiaUPC" w:hAnsi="CordiaUPC" w:cs="CordiaUPC" w:hint="cs"/>
          <w:sz w:val="26"/>
          <w:szCs w:val="26"/>
        </w:rPr>
        <w:t>A related party is a person or entity that has direct or indirect control or joint control, or has significant influence over the financial</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managerial</w:t>
      </w:r>
      <w:r w:rsidRPr="000536BB">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0536BB">
        <w:rPr>
          <w:rFonts w:ascii="CordiaUPC" w:hAnsi="CordiaUPC" w:cs="CordiaUPC" w:hint="cs"/>
          <w:sz w:val="26"/>
          <w:szCs w:val="26"/>
          <w:cs/>
          <w:lang w:bidi="th-TH"/>
        </w:rPr>
        <w:t xml:space="preserve"> </w:t>
      </w:r>
      <w:r w:rsidRPr="000536BB">
        <w:rPr>
          <w:rFonts w:ascii="CordiaUPC" w:hAnsi="CordiaUPC" w:cs="CordiaUPC" w:hint="cs"/>
          <w:sz w:val="26"/>
          <w:szCs w:val="26"/>
          <w:lang w:val="en-US" w:bidi="th-TH"/>
        </w:rPr>
        <w:t>and managerial</w:t>
      </w:r>
      <w:r w:rsidRPr="000536BB">
        <w:rPr>
          <w:rFonts w:ascii="CordiaUPC" w:hAnsi="CordiaUPC" w:cs="CordiaUPC" w:hint="cs"/>
          <w:sz w:val="26"/>
          <w:szCs w:val="26"/>
        </w:rPr>
        <w:t xml:space="preserve"> decision-making of a person or entity.</w:t>
      </w:r>
    </w:p>
    <w:p w14:paraId="1670D686" w14:textId="77777777" w:rsidR="00B85278" w:rsidRPr="000536BB" w:rsidRDefault="00B85278" w:rsidP="00B85278">
      <w:pPr>
        <w:spacing w:line="240" w:lineRule="exact"/>
        <w:ind w:left="562"/>
        <w:jc w:val="both"/>
        <w:rPr>
          <w:rFonts w:ascii="CordiaUPC" w:hAnsi="CordiaUPC" w:cs="CordiaUPC"/>
          <w:b/>
          <w:bCs/>
          <w:color w:val="0000FF"/>
          <w:sz w:val="26"/>
          <w:szCs w:val="26"/>
          <w:lang w:val="en-AU"/>
        </w:rPr>
      </w:pPr>
    </w:p>
    <w:p w14:paraId="01E29200" w14:textId="77777777" w:rsidR="00B85278" w:rsidRPr="000536BB" w:rsidRDefault="00B85278" w:rsidP="00B85278">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Pr="000536BB">
        <w:rPr>
          <w:rFonts w:ascii="CordiaUPC" w:hAnsi="CordiaUPC" w:cs="CordiaUPC" w:hint="cs"/>
          <w:b/>
          <w:i/>
          <w:sz w:val="26"/>
          <w:szCs w:val="26"/>
        </w:rPr>
        <w:t>.23</w:t>
      </w:r>
      <w:r w:rsidRPr="000536BB">
        <w:rPr>
          <w:rFonts w:ascii="CordiaUPC" w:hAnsi="CordiaUPC" w:cs="CordiaUPC" w:hint="cs"/>
          <w:b/>
          <w:i/>
          <w:sz w:val="26"/>
          <w:szCs w:val="26"/>
        </w:rPr>
        <w:tab/>
        <w:t>Segment reporting</w:t>
      </w:r>
    </w:p>
    <w:p w14:paraId="6C07A9C4" w14:textId="77777777" w:rsidR="00B85278" w:rsidRPr="000536BB" w:rsidRDefault="00B85278" w:rsidP="00B85278">
      <w:pPr>
        <w:spacing w:line="240" w:lineRule="exact"/>
        <w:ind w:left="562"/>
        <w:jc w:val="both"/>
        <w:rPr>
          <w:rFonts w:ascii="CordiaUPC" w:hAnsi="CordiaUPC" w:cs="CordiaUPC"/>
          <w:sz w:val="26"/>
          <w:szCs w:val="26"/>
          <w:lang w:val="en-AU"/>
        </w:rPr>
      </w:pPr>
    </w:p>
    <w:p w14:paraId="7D08C501" w14:textId="77777777" w:rsidR="00B85278" w:rsidRPr="000536BB" w:rsidRDefault="00B85278" w:rsidP="00B85278">
      <w:pPr>
        <w:spacing w:line="240" w:lineRule="exact"/>
        <w:ind w:left="540"/>
        <w:jc w:val="both"/>
        <w:rPr>
          <w:rFonts w:ascii="CordiaUPC" w:hAnsi="CordiaUPC" w:cs="CordiaUPC"/>
          <w:b/>
          <w:bCs/>
          <w:color w:val="0000FF"/>
          <w:sz w:val="26"/>
          <w:szCs w:val="26"/>
          <w:lang w:val="en-AU"/>
        </w:rPr>
      </w:pPr>
      <w:r w:rsidRPr="000536BB">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547AB16C" w14:textId="77777777" w:rsidR="00B85278" w:rsidRPr="000536BB" w:rsidRDefault="00B85278" w:rsidP="00B85278">
      <w:pPr>
        <w:spacing w:line="240" w:lineRule="exact"/>
        <w:ind w:left="562"/>
        <w:jc w:val="both"/>
        <w:rPr>
          <w:rFonts w:ascii="CordiaUPC" w:hAnsi="CordiaUPC" w:cs="CordiaUPC"/>
          <w:sz w:val="26"/>
          <w:szCs w:val="26"/>
          <w:lang w:val="en-AU"/>
        </w:rPr>
      </w:pPr>
    </w:p>
    <w:p w14:paraId="01F55208" w14:textId="77777777" w:rsidR="00B85278" w:rsidRPr="000536BB" w:rsidRDefault="00B85278" w:rsidP="00B85278">
      <w:pPr>
        <w:keepNext/>
        <w:keepLines/>
        <w:spacing w:line="240" w:lineRule="exact"/>
        <w:ind w:left="540" w:hanging="540"/>
        <w:outlineLvl w:val="1"/>
        <w:rPr>
          <w:rFonts w:ascii="CordiaUPC" w:hAnsi="CordiaUPC" w:cs="CordiaUPC"/>
          <w:b/>
          <w:i/>
          <w:sz w:val="26"/>
          <w:szCs w:val="26"/>
        </w:rPr>
      </w:pPr>
      <w:r>
        <w:rPr>
          <w:rFonts w:ascii="CordiaUPC" w:hAnsi="CordiaUPC" w:cs="CordiaUPC"/>
          <w:b/>
          <w:i/>
          <w:sz w:val="26"/>
          <w:szCs w:val="26"/>
        </w:rPr>
        <w:t>3</w:t>
      </w:r>
      <w:r w:rsidRPr="000536BB">
        <w:rPr>
          <w:rFonts w:ascii="CordiaUPC" w:hAnsi="CordiaUPC" w:cs="CordiaUPC" w:hint="cs"/>
          <w:b/>
          <w:i/>
          <w:sz w:val="26"/>
          <w:szCs w:val="26"/>
        </w:rPr>
        <w:t>.24</w:t>
      </w:r>
      <w:r w:rsidRPr="000536BB">
        <w:rPr>
          <w:rFonts w:ascii="CordiaUPC" w:hAnsi="CordiaUPC" w:cs="CordiaUPC" w:hint="cs"/>
          <w:b/>
          <w:i/>
          <w:sz w:val="26"/>
          <w:szCs w:val="26"/>
        </w:rPr>
        <w:tab/>
        <w:t>Offsetting</w:t>
      </w:r>
    </w:p>
    <w:p w14:paraId="3B58AF8F" w14:textId="77777777" w:rsidR="00B85278" w:rsidRPr="000536BB" w:rsidRDefault="00B85278" w:rsidP="00B85278">
      <w:pPr>
        <w:spacing w:line="240" w:lineRule="exact"/>
        <w:ind w:left="562"/>
        <w:jc w:val="both"/>
        <w:rPr>
          <w:rFonts w:ascii="CordiaUPC" w:hAnsi="CordiaUPC" w:cs="CordiaUPC"/>
          <w:sz w:val="26"/>
          <w:szCs w:val="26"/>
        </w:rPr>
      </w:pPr>
    </w:p>
    <w:p w14:paraId="170A8097" w14:textId="02F9FB6E" w:rsidR="00083783" w:rsidRPr="00BF64BF" w:rsidRDefault="00B85278" w:rsidP="00BF64BF">
      <w:pPr>
        <w:autoSpaceDE w:val="0"/>
        <w:autoSpaceDN w:val="0"/>
        <w:adjustRightInd w:val="0"/>
        <w:spacing w:line="240" w:lineRule="exact"/>
        <w:ind w:left="540"/>
        <w:jc w:val="both"/>
        <w:rPr>
          <w:rFonts w:ascii="CordiaUPC" w:hAnsi="CordiaUPC" w:cs="CordiaUPC"/>
          <w:sz w:val="26"/>
          <w:szCs w:val="26"/>
          <w:lang w:val="en-US"/>
        </w:rPr>
      </w:pPr>
      <w:r w:rsidRPr="000536BB">
        <w:rPr>
          <w:rFonts w:ascii="CordiaUPC" w:hAnsi="CordiaUPC" w:cs="CordiaUPC" w:hint="cs"/>
          <w:sz w:val="26"/>
          <w:szCs w:val="26"/>
          <w:lang w:val="en-US"/>
        </w:rPr>
        <w:t xml:space="preserve">Financial assets and liabilities are offset, and the net amount is reported in the statements of financial position when </w:t>
      </w:r>
      <w:r w:rsidRPr="000536BB">
        <w:rPr>
          <w:rFonts w:ascii="CordiaUPC" w:hAnsi="CordiaUPC" w:cs="CordiaUPC" w:hint="cs"/>
          <w:snapToGrid w:val="0"/>
          <w:sz w:val="26"/>
          <w:szCs w:val="26"/>
          <w:lang w:eastAsia="th-TH"/>
        </w:rPr>
        <w:t>the Bank and its subsidiaries</w:t>
      </w:r>
      <w:r w:rsidRPr="000536BB">
        <w:rPr>
          <w:rFonts w:ascii="CordiaUPC" w:hAnsi="CordiaUPC" w:cs="CordiaUPC" w:hint="cs"/>
          <w:sz w:val="26"/>
          <w:szCs w:val="26"/>
          <w:lang w:val="en-US"/>
        </w:rPr>
        <w:t xml:space="preserve"> have a legal, enforceable right to set off the </w:t>
      </w:r>
      <w:proofErr w:type="spellStart"/>
      <w:r w:rsidRPr="000536BB">
        <w:rPr>
          <w:rFonts w:ascii="CordiaUPC" w:hAnsi="CordiaUPC" w:cs="CordiaUPC" w:hint="cs"/>
          <w:sz w:val="26"/>
          <w:szCs w:val="26"/>
          <w:lang w:val="en-US"/>
        </w:rPr>
        <w:t>recognised</w:t>
      </w:r>
      <w:proofErr w:type="spellEnd"/>
      <w:r w:rsidRPr="000536BB">
        <w:rPr>
          <w:rFonts w:ascii="CordiaUPC" w:hAnsi="CordiaUPC" w:cs="CordiaUPC" w:hint="cs"/>
          <w:sz w:val="26"/>
          <w:szCs w:val="26"/>
          <w:lang w:val="en-US"/>
        </w:rPr>
        <w:t xml:space="preserve"> amounts and the transactions are intended to be settled on a net basis</w:t>
      </w:r>
      <w:r w:rsidR="00BF64BF">
        <w:rPr>
          <w:rFonts w:ascii="CordiaUPC" w:hAnsi="CordiaUPC" w:cs="CordiaUPC"/>
          <w:sz w:val="26"/>
          <w:szCs w:val="26"/>
          <w:lang w:val="en-US"/>
        </w:rPr>
        <w:t>.</w:t>
      </w:r>
    </w:p>
    <w:p w14:paraId="74C7EB4E" w14:textId="1A348476" w:rsidR="00B30EB8" w:rsidRPr="00587466" w:rsidRDefault="00D52FC2" w:rsidP="005E758D">
      <w:pPr>
        <w:pStyle w:val="Heading1"/>
        <w:numPr>
          <w:ilvl w:val="0"/>
          <w:numId w:val="39"/>
        </w:numPr>
        <w:spacing w:before="0" w:after="0" w:line="240" w:lineRule="exact"/>
        <w:rPr>
          <w:rFonts w:ascii="CordiaUPC" w:hAnsi="CordiaUPC" w:cs="CordiaUPC"/>
          <w:i w:val="0"/>
          <w:iCs/>
          <w:sz w:val="28"/>
          <w:szCs w:val="28"/>
        </w:rPr>
      </w:pPr>
      <w:r w:rsidRPr="00587466">
        <w:rPr>
          <w:rFonts w:ascii="CordiaUPC" w:hAnsi="CordiaUPC" w:cs="CordiaUPC" w:hint="cs"/>
          <w:i w:val="0"/>
          <w:iCs/>
          <w:sz w:val="28"/>
          <w:szCs w:val="28"/>
        </w:rPr>
        <w:t xml:space="preserve">Impact of COVID-19 </w:t>
      </w:r>
    </w:p>
    <w:p w14:paraId="3DA86312" w14:textId="5B8CC25F" w:rsidR="00A83551" w:rsidRPr="00587466" w:rsidRDefault="00ED42FD" w:rsidP="000070E8">
      <w:pPr>
        <w:autoSpaceDE w:val="0"/>
        <w:autoSpaceDN w:val="0"/>
        <w:adjustRightInd w:val="0"/>
        <w:spacing w:before="240" w:line="240" w:lineRule="exact"/>
        <w:ind w:left="539"/>
        <w:jc w:val="both"/>
        <w:rPr>
          <w:rFonts w:ascii="CordiaUPC" w:hAnsi="CordiaUPC" w:cs="CordiaUPC"/>
          <w:sz w:val="26"/>
          <w:szCs w:val="26"/>
          <w:lang w:val="en-US"/>
        </w:rPr>
      </w:pPr>
      <w:r w:rsidRPr="00587466">
        <w:rPr>
          <w:rFonts w:ascii="CordiaUPC" w:hAnsi="CordiaUPC" w:cs="CordiaUPC"/>
          <w:sz w:val="26"/>
          <w:szCs w:val="26"/>
          <w:lang w:val="en-US"/>
        </w:rPr>
        <w:t>At the onset of the COVID-19 pandemic, the Bank and its subsidiaries have provided its relief measure for all customer segments in the form of payment holiday for principal and interest, a reduction of interest payment, extension of installment period, and soft loan facilities.</w:t>
      </w:r>
      <w:r w:rsidR="00587466" w:rsidRPr="00587466">
        <w:rPr>
          <w:rFonts w:ascii="CordiaUPC" w:hAnsi="CordiaUPC" w:cs="CordiaUPC"/>
          <w:sz w:val="26"/>
          <w:szCs w:val="26"/>
          <w:lang w:val="en-US"/>
        </w:rPr>
        <w:t xml:space="preserve"> </w:t>
      </w:r>
      <w:r w:rsidR="00324B7B">
        <w:rPr>
          <w:rFonts w:ascii="CordiaUPC" w:hAnsi="CordiaUPC" w:cs="CordiaUPC"/>
          <w:sz w:val="26"/>
          <w:szCs w:val="26"/>
          <w:lang w:val="en-US"/>
        </w:rPr>
        <w:t>During</w:t>
      </w:r>
      <w:r w:rsidR="000B08E4">
        <w:rPr>
          <w:rFonts w:ascii="CordiaUPC" w:hAnsi="CordiaUPC" w:cs="CordiaUPC"/>
          <w:sz w:val="26"/>
          <w:szCs w:val="26"/>
          <w:lang w:val="en-US"/>
        </w:rPr>
        <w:t xml:space="preserve"> the six-month period ended 30 June 2021</w:t>
      </w:r>
      <w:r w:rsidR="00587466" w:rsidRPr="00587466">
        <w:rPr>
          <w:rFonts w:ascii="CordiaUPC" w:hAnsi="CordiaUPC" w:cs="CordiaUPC"/>
          <w:sz w:val="26"/>
          <w:szCs w:val="26"/>
          <w:lang w:val="en-US"/>
        </w:rPr>
        <w:t>,</w:t>
      </w:r>
      <w:r w:rsidR="009334AC">
        <w:rPr>
          <w:rFonts w:ascii="CordiaUPC" w:hAnsi="CordiaUPC" w:cs="CordiaUPC" w:hint="cs"/>
          <w:sz w:val="26"/>
          <w:szCs w:val="26"/>
          <w:cs/>
          <w:lang w:val="en-US" w:bidi="th-TH"/>
        </w:rPr>
        <w:t xml:space="preserve"> </w:t>
      </w:r>
      <w:r w:rsidR="009334AC">
        <w:rPr>
          <w:rFonts w:ascii="CordiaUPC" w:hAnsi="CordiaUPC" w:cs="CordiaUPC"/>
          <w:sz w:val="26"/>
          <w:szCs w:val="26"/>
          <w:lang w:val="en-US" w:bidi="th-TH"/>
        </w:rPr>
        <w:t>loans under debt relief since 2020 has exited the program. However, after the 3rd wave of COVID-19 resurgence, there are new requests from affected customers.</w:t>
      </w:r>
      <w:r w:rsidRPr="00587466">
        <w:rPr>
          <w:rFonts w:ascii="CordiaUPC" w:hAnsi="CordiaUPC" w:cs="CordiaUPC"/>
          <w:sz w:val="26"/>
          <w:szCs w:val="26"/>
          <w:lang w:val="en-US"/>
        </w:rPr>
        <w:t xml:space="preserve"> </w:t>
      </w:r>
      <w:r w:rsidRPr="009334AC">
        <w:rPr>
          <w:rFonts w:ascii="CordiaUPC" w:hAnsi="CordiaUPC" w:cs="CordiaUPC"/>
          <w:sz w:val="26"/>
          <w:szCs w:val="26"/>
          <w:lang w:val="en-US"/>
        </w:rPr>
        <w:t xml:space="preserve">As at </w:t>
      </w:r>
      <w:r w:rsidR="003A33DF" w:rsidRPr="009334AC">
        <w:rPr>
          <w:rFonts w:ascii="CordiaUPC" w:hAnsi="CordiaUPC" w:cs="CordiaUPC"/>
          <w:sz w:val="26"/>
          <w:szCs w:val="26"/>
          <w:lang w:val="en-US" w:bidi="th-TH"/>
        </w:rPr>
        <w:t xml:space="preserve">30 June 2021 and </w:t>
      </w:r>
      <w:r w:rsidRPr="009334AC">
        <w:rPr>
          <w:rFonts w:ascii="CordiaUPC" w:hAnsi="CordiaUPC" w:cs="CordiaUPC"/>
          <w:sz w:val="26"/>
          <w:szCs w:val="26"/>
          <w:lang w:val="en-US"/>
        </w:rPr>
        <w:t>31 December 2020, the Bank and its subsidiar</w:t>
      </w:r>
      <w:r w:rsidR="00FC6B3B" w:rsidRPr="009334AC">
        <w:rPr>
          <w:rFonts w:ascii="CordiaUPC" w:hAnsi="CordiaUPC" w:cs="CordiaUPC"/>
          <w:sz w:val="26"/>
          <w:szCs w:val="26"/>
          <w:lang w:val="en-US"/>
        </w:rPr>
        <w:t>ies</w:t>
      </w:r>
      <w:r w:rsidRPr="009334AC">
        <w:rPr>
          <w:rFonts w:ascii="CordiaUPC" w:hAnsi="CordiaUPC" w:cs="CordiaUPC"/>
          <w:sz w:val="26"/>
          <w:szCs w:val="26"/>
          <w:lang w:val="en-US"/>
        </w:rPr>
        <w:t xml:space="preserve"> had the customers under the relief program </w:t>
      </w:r>
      <w:r w:rsidR="00907945" w:rsidRPr="009334AC">
        <w:rPr>
          <w:rFonts w:ascii="CordiaUPC" w:hAnsi="CordiaUPC" w:cs="CordiaUPC"/>
          <w:sz w:val="26"/>
          <w:szCs w:val="26"/>
          <w:lang w:val="en-US"/>
        </w:rPr>
        <w:t xml:space="preserve">representing </w:t>
      </w:r>
      <w:r w:rsidRPr="009334AC">
        <w:rPr>
          <w:rFonts w:ascii="CordiaUPC" w:hAnsi="CordiaUPC" w:cs="CordiaUPC"/>
          <w:sz w:val="26"/>
          <w:szCs w:val="26"/>
          <w:lang w:val="en-US"/>
        </w:rPr>
        <w:t>approximately</w:t>
      </w:r>
      <w:r w:rsidR="003A33DF" w:rsidRPr="009334AC">
        <w:rPr>
          <w:rFonts w:ascii="CordiaUPC" w:hAnsi="CordiaUPC" w:cs="CordiaUPC"/>
          <w:sz w:val="26"/>
          <w:szCs w:val="26"/>
          <w:lang w:val="en-US"/>
        </w:rPr>
        <w:t xml:space="preserve"> 14% and</w:t>
      </w:r>
      <w:r w:rsidRPr="009334AC">
        <w:rPr>
          <w:rFonts w:ascii="CordiaUPC" w:hAnsi="CordiaUPC" w:cs="CordiaUPC"/>
          <w:sz w:val="26"/>
          <w:szCs w:val="26"/>
          <w:lang w:val="en-US"/>
        </w:rPr>
        <w:t xml:space="preserve"> </w:t>
      </w:r>
      <w:r w:rsidR="00A83551" w:rsidRPr="009334AC">
        <w:rPr>
          <w:rFonts w:ascii="CordiaUPC" w:hAnsi="CordiaUPC" w:cs="CordiaUPC"/>
          <w:color w:val="000000"/>
          <w:sz w:val="26"/>
          <w:szCs w:val="26"/>
        </w:rPr>
        <w:t>1</w:t>
      </w:r>
      <w:r w:rsidR="001E4BC8" w:rsidRPr="009334AC">
        <w:rPr>
          <w:rFonts w:ascii="CordiaUPC" w:hAnsi="CordiaUPC" w:cs="CordiaUPC"/>
          <w:color w:val="000000"/>
          <w:sz w:val="26"/>
          <w:szCs w:val="26"/>
        </w:rPr>
        <w:t>5</w:t>
      </w:r>
      <w:r w:rsidR="00A83551" w:rsidRPr="009334AC">
        <w:rPr>
          <w:rFonts w:ascii="CordiaUPC" w:hAnsi="CordiaUPC" w:cs="CordiaUPC" w:hint="cs"/>
          <w:color w:val="000000"/>
          <w:sz w:val="26"/>
          <w:szCs w:val="26"/>
        </w:rPr>
        <w:t>%</w:t>
      </w:r>
      <w:r w:rsidR="003A33DF" w:rsidRPr="009334AC">
        <w:rPr>
          <w:rFonts w:ascii="CordiaUPC" w:hAnsi="CordiaUPC" w:cs="CordiaUPC"/>
          <w:color w:val="000000"/>
          <w:sz w:val="26"/>
          <w:szCs w:val="26"/>
        </w:rPr>
        <w:t>, respectively</w:t>
      </w:r>
      <w:r w:rsidR="00A83551" w:rsidRPr="009334AC">
        <w:rPr>
          <w:rFonts w:ascii="CordiaUPC" w:hAnsi="CordiaUPC" w:cs="CordiaUPC" w:hint="cs"/>
          <w:color w:val="000000"/>
          <w:sz w:val="26"/>
          <w:szCs w:val="26"/>
        </w:rPr>
        <w:t xml:space="preserve"> </w:t>
      </w:r>
      <w:r w:rsidR="00A83551" w:rsidRPr="009334AC">
        <w:rPr>
          <w:rFonts w:ascii="CordiaUPC" w:hAnsi="CordiaUPC" w:cs="CordiaUPC" w:hint="cs"/>
          <w:i/>
          <w:iCs/>
          <w:color w:val="000000"/>
          <w:sz w:val="26"/>
          <w:szCs w:val="26"/>
        </w:rPr>
        <w:t>(Bank only:</w:t>
      </w:r>
      <w:r w:rsidR="00B50B78">
        <w:rPr>
          <w:rFonts w:ascii="CordiaUPC" w:hAnsi="CordiaUPC" w:cs="CordiaUPC"/>
          <w:i/>
          <w:iCs/>
          <w:color w:val="000000"/>
          <w:sz w:val="26"/>
          <w:szCs w:val="26"/>
        </w:rPr>
        <w:t xml:space="preserve"> </w:t>
      </w:r>
      <w:r w:rsidR="003A33DF" w:rsidRPr="009334AC">
        <w:rPr>
          <w:rFonts w:ascii="CordiaUPC" w:hAnsi="CordiaUPC" w:cs="CordiaUPC"/>
          <w:i/>
          <w:iCs/>
          <w:color w:val="000000"/>
          <w:sz w:val="26"/>
          <w:szCs w:val="26"/>
        </w:rPr>
        <w:t>1</w:t>
      </w:r>
      <w:r w:rsidR="00B50B78">
        <w:rPr>
          <w:rFonts w:ascii="CordiaUPC" w:hAnsi="CordiaUPC" w:cs="CordiaUPC"/>
          <w:i/>
          <w:iCs/>
          <w:color w:val="000000"/>
          <w:sz w:val="26"/>
          <w:szCs w:val="26"/>
        </w:rPr>
        <w:t>5</w:t>
      </w:r>
      <w:r w:rsidR="003A33DF" w:rsidRPr="009334AC">
        <w:rPr>
          <w:rFonts w:ascii="CordiaUPC" w:hAnsi="CordiaUPC" w:cs="CordiaUPC"/>
          <w:i/>
          <w:iCs/>
          <w:color w:val="000000"/>
          <w:sz w:val="26"/>
          <w:szCs w:val="26"/>
        </w:rPr>
        <w:t>% and</w:t>
      </w:r>
      <w:r w:rsidR="00A83551" w:rsidRPr="009334AC">
        <w:rPr>
          <w:rFonts w:ascii="CordiaUPC" w:hAnsi="CordiaUPC" w:cs="CordiaUPC" w:hint="cs"/>
          <w:i/>
          <w:iCs/>
          <w:color w:val="000000"/>
          <w:sz w:val="26"/>
          <w:szCs w:val="26"/>
        </w:rPr>
        <w:t xml:space="preserve"> </w:t>
      </w:r>
      <w:r w:rsidR="00A83551" w:rsidRPr="009334AC">
        <w:rPr>
          <w:rFonts w:ascii="CordiaUPC" w:hAnsi="CordiaUPC" w:cs="CordiaUPC"/>
          <w:i/>
          <w:iCs/>
          <w:color w:val="000000"/>
          <w:sz w:val="26"/>
          <w:szCs w:val="26"/>
        </w:rPr>
        <w:t>1</w:t>
      </w:r>
      <w:r w:rsidR="001E4BC8" w:rsidRPr="009334AC">
        <w:rPr>
          <w:rFonts w:ascii="CordiaUPC" w:hAnsi="CordiaUPC" w:cs="CordiaUPC"/>
          <w:i/>
          <w:iCs/>
          <w:color w:val="000000"/>
          <w:sz w:val="26"/>
          <w:szCs w:val="26"/>
        </w:rPr>
        <w:t>5</w:t>
      </w:r>
      <w:r w:rsidR="00A83551" w:rsidRPr="009334AC">
        <w:rPr>
          <w:rFonts w:ascii="CordiaUPC" w:hAnsi="CordiaUPC" w:cs="CordiaUPC" w:hint="cs"/>
          <w:i/>
          <w:iCs/>
          <w:color w:val="000000"/>
          <w:sz w:val="26"/>
          <w:szCs w:val="26"/>
        </w:rPr>
        <w:t>%</w:t>
      </w:r>
      <w:r w:rsidR="003A33DF" w:rsidRPr="009334AC">
        <w:rPr>
          <w:rFonts w:ascii="CordiaUPC" w:hAnsi="CordiaUPC" w:cs="CordiaUPC"/>
          <w:i/>
          <w:iCs/>
          <w:color w:val="000000"/>
          <w:sz w:val="26"/>
          <w:szCs w:val="26"/>
        </w:rPr>
        <w:t>, respectively</w:t>
      </w:r>
      <w:r w:rsidR="00A83551" w:rsidRPr="009334AC">
        <w:rPr>
          <w:rFonts w:ascii="CordiaUPC" w:hAnsi="CordiaUPC" w:cs="CordiaUPC" w:hint="cs"/>
          <w:i/>
          <w:iCs/>
          <w:color w:val="000000"/>
          <w:sz w:val="26"/>
          <w:szCs w:val="26"/>
        </w:rPr>
        <w:t>)</w:t>
      </w:r>
      <w:r w:rsidR="00A83551" w:rsidRPr="009334AC">
        <w:rPr>
          <w:rFonts w:ascii="CordiaUPC" w:hAnsi="CordiaUPC" w:cs="CordiaUPC" w:hint="cs"/>
          <w:color w:val="000000"/>
          <w:sz w:val="26"/>
          <w:szCs w:val="26"/>
        </w:rPr>
        <w:t xml:space="preserve"> </w:t>
      </w:r>
      <w:r w:rsidRPr="009334AC">
        <w:rPr>
          <w:rFonts w:ascii="CordiaUPC" w:hAnsi="CordiaUPC" w:cs="CordiaUPC"/>
          <w:sz w:val="26"/>
          <w:szCs w:val="26"/>
          <w:lang w:val="en-US"/>
        </w:rPr>
        <w:t xml:space="preserve">of </w:t>
      </w:r>
      <w:r w:rsidR="00907945" w:rsidRPr="009334AC">
        <w:rPr>
          <w:rFonts w:ascii="CordiaUPC" w:hAnsi="CordiaUPC" w:cs="CordiaUPC"/>
          <w:sz w:val="26"/>
          <w:szCs w:val="26"/>
          <w:lang w:val="en-US"/>
        </w:rPr>
        <w:t xml:space="preserve">the </w:t>
      </w:r>
      <w:r w:rsidRPr="009334AC">
        <w:rPr>
          <w:rFonts w:ascii="CordiaUPC" w:hAnsi="CordiaUPC" w:cs="CordiaUPC"/>
          <w:sz w:val="26"/>
          <w:szCs w:val="26"/>
          <w:lang w:val="en-US"/>
        </w:rPr>
        <w:t>total loan portfolio.</w:t>
      </w:r>
      <w:r w:rsidR="00587466" w:rsidRPr="009334AC">
        <w:rPr>
          <w:rFonts w:ascii="CordiaUPC" w:hAnsi="CordiaUPC" w:cs="CordiaUPC"/>
          <w:sz w:val="26"/>
          <w:szCs w:val="26"/>
          <w:lang w:val="en-US"/>
        </w:rPr>
        <w:t xml:space="preserve"> According to the resurgence of COVID-19, the Bank continues to be vigilant and keeps monitoring customers to ensure the Bank’s asset quality as well as supported affected customers from the 3rd wave through the various relief measures and pre-emptive debt restructuring to ensure that customers can recover in the long run.</w:t>
      </w:r>
    </w:p>
    <w:p w14:paraId="7FED8D6B" w14:textId="77777777" w:rsidR="00A83551" w:rsidRPr="00663A53" w:rsidRDefault="00A83551" w:rsidP="000070E8">
      <w:pPr>
        <w:pStyle w:val="ListParagraph"/>
        <w:spacing w:after="120" w:line="240" w:lineRule="exact"/>
        <w:ind w:left="550"/>
        <w:jc w:val="thaiDistribute"/>
        <w:rPr>
          <w:rFonts w:asciiTheme="minorBidi" w:eastAsia="Malgun Gothic" w:hAnsiTheme="minorBidi" w:cstheme="minorBidi"/>
          <w:sz w:val="26"/>
          <w:szCs w:val="26"/>
          <w:highlight w:val="yellow"/>
          <w:lang w:val="en-US" w:bidi="th-TH"/>
        </w:rPr>
      </w:pPr>
    </w:p>
    <w:p w14:paraId="581971E1" w14:textId="153064D0" w:rsidR="00061AE2" w:rsidRPr="00587466" w:rsidRDefault="00ED42FD" w:rsidP="00061AE2">
      <w:pPr>
        <w:pStyle w:val="ListParagraph"/>
        <w:autoSpaceDE w:val="0"/>
        <w:autoSpaceDN w:val="0"/>
        <w:adjustRightInd w:val="0"/>
        <w:spacing w:line="240" w:lineRule="exact"/>
        <w:ind w:left="550"/>
        <w:jc w:val="both"/>
      </w:pPr>
      <w:r w:rsidRPr="00587466">
        <w:rPr>
          <w:rFonts w:asciiTheme="minorBidi" w:hAnsiTheme="minorBidi" w:cstheme="minorBidi"/>
          <w:color w:val="000000"/>
          <w:sz w:val="26"/>
          <w:szCs w:val="26"/>
        </w:rPr>
        <w:t xml:space="preserve">In relation to financial reporting, the Bank and its subsidiaries have </w:t>
      </w:r>
      <w:r w:rsidR="00E756AD" w:rsidRPr="00587466">
        <w:rPr>
          <w:rFonts w:asciiTheme="minorBidi" w:hAnsiTheme="minorBidi" w:cstheme="minorBidi"/>
          <w:color w:val="000000"/>
          <w:sz w:val="26"/>
          <w:szCs w:val="26"/>
        </w:rPr>
        <w:t>adopted</w:t>
      </w:r>
      <w:r w:rsidR="00907945" w:rsidRPr="00587466">
        <w:rPr>
          <w:rFonts w:asciiTheme="minorBidi" w:hAnsiTheme="minorBidi" w:cstheme="minorBidi"/>
          <w:color w:val="000000"/>
          <w:sz w:val="26"/>
          <w:szCs w:val="26"/>
        </w:rPr>
        <w:t xml:space="preserve"> </w:t>
      </w:r>
      <w:r w:rsidRPr="00587466">
        <w:rPr>
          <w:rFonts w:asciiTheme="minorBidi" w:hAnsiTheme="minorBidi" w:cstheme="minorBidi"/>
          <w:color w:val="000000"/>
          <w:sz w:val="26"/>
          <w:szCs w:val="26"/>
        </w:rPr>
        <w:t>accounting relief</w:t>
      </w:r>
      <w:r w:rsidR="00E756AD" w:rsidRPr="00587466">
        <w:rPr>
          <w:rFonts w:asciiTheme="minorBidi" w:hAnsiTheme="minorBidi" w:cstheme="minorBidi"/>
          <w:color w:val="000000"/>
          <w:sz w:val="26"/>
          <w:szCs w:val="26"/>
        </w:rPr>
        <w:t xml:space="preserve"> on the use of</w:t>
      </w:r>
      <w:r w:rsidRPr="00587466">
        <w:rPr>
          <w:rFonts w:asciiTheme="minorBidi" w:hAnsiTheme="minorBidi" w:cstheme="minorBidi"/>
          <w:color w:val="000000"/>
          <w:sz w:val="26"/>
          <w:szCs w:val="26"/>
        </w:rPr>
        <w:t xml:space="preserve"> new effective interest rate (EIR) at the time contracts are changed. This </w:t>
      </w:r>
      <w:r w:rsidR="00907945" w:rsidRPr="00587466">
        <w:rPr>
          <w:rFonts w:asciiTheme="minorBidi" w:hAnsiTheme="minorBidi" w:cstheme="minorBidi"/>
          <w:color w:val="000000"/>
          <w:sz w:val="26"/>
          <w:szCs w:val="26"/>
        </w:rPr>
        <w:t xml:space="preserve">has been </w:t>
      </w:r>
      <w:r w:rsidRPr="00587466">
        <w:rPr>
          <w:rFonts w:asciiTheme="minorBidi" w:hAnsiTheme="minorBidi" w:cstheme="minorBidi"/>
          <w:color w:val="000000"/>
          <w:sz w:val="26"/>
          <w:szCs w:val="26"/>
        </w:rPr>
        <w:t>applied for all customers under relief program.</w:t>
      </w:r>
      <w:r w:rsidRPr="00587466">
        <w:t xml:space="preserve"> </w:t>
      </w:r>
    </w:p>
    <w:p w14:paraId="295BF588" w14:textId="77777777" w:rsidR="00061AE2" w:rsidRPr="00663A53" w:rsidRDefault="00061AE2" w:rsidP="000070E8">
      <w:pPr>
        <w:pStyle w:val="ListParagraph"/>
        <w:autoSpaceDE w:val="0"/>
        <w:autoSpaceDN w:val="0"/>
        <w:adjustRightInd w:val="0"/>
        <w:spacing w:line="240" w:lineRule="exact"/>
        <w:ind w:left="550"/>
        <w:jc w:val="both"/>
        <w:rPr>
          <w:highlight w:val="yellow"/>
        </w:rPr>
      </w:pPr>
    </w:p>
    <w:p w14:paraId="2AFFB7F3" w14:textId="3CA014E7" w:rsidR="00663A53" w:rsidRDefault="00ED42FD" w:rsidP="00061AE2">
      <w:pPr>
        <w:pStyle w:val="ListParagraph"/>
        <w:autoSpaceDE w:val="0"/>
        <w:autoSpaceDN w:val="0"/>
        <w:adjustRightInd w:val="0"/>
        <w:spacing w:line="240" w:lineRule="exact"/>
        <w:ind w:left="550"/>
        <w:jc w:val="both"/>
        <w:rPr>
          <w:rFonts w:asciiTheme="minorBidi" w:hAnsiTheme="minorBidi" w:cstheme="minorBidi"/>
          <w:color w:val="000000"/>
          <w:sz w:val="26"/>
          <w:szCs w:val="26"/>
        </w:rPr>
      </w:pPr>
      <w:r w:rsidRPr="00BF64BF">
        <w:rPr>
          <w:rFonts w:asciiTheme="minorBidi" w:hAnsiTheme="minorBidi" w:cstheme="minorBidi"/>
          <w:color w:val="000000"/>
          <w:sz w:val="26"/>
          <w:szCs w:val="26"/>
        </w:rPr>
        <w:t>As the COVID-19 pandemic is ongoing, management considered the impact of the COVID-19 to the financial assets based on available information</w:t>
      </w:r>
      <w:r w:rsidR="00907945" w:rsidRPr="00BF64BF">
        <w:rPr>
          <w:rFonts w:asciiTheme="minorBidi" w:hAnsiTheme="minorBidi" w:cstheme="minorBidi"/>
          <w:color w:val="000000"/>
          <w:sz w:val="26"/>
          <w:szCs w:val="26"/>
        </w:rPr>
        <w:t xml:space="preserve"> and the potential impact on the initial ECL estimates</w:t>
      </w:r>
      <w:r w:rsidRPr="00BF64BF">
        <w:rPr>
          <w:rFonts w:asciiTheme="minorBidi" w:hAnsiTheme="minorBidi" w:cstheme="minorBidi"/>
          <w:color w:val="000000"/>
          <w:sz w:val="26"/>
          <w:szCs w:val="26"/>
        </w:rPr>
        <w:t>. As at</w:t>
      </w:r>
      <w:r w:rsidR="003A33DF" w:rsidRPr="00BF64BF">
        <w:rPr>
          <w:rFonts w:asciiTheme="minorBidi" w:hAnsiTheme="minorBidi" w:cstheme="minorBidi"/>
          <w:color w:val="000000"/>
          <w:sz w:val="26"/>
          <w:szCs w:val="26"/>
        </w:rPr>
        <w:t xml:space="preserve"> 30 June 2021 and</w:t>
      </w:r>
      <w:r w:rsidRPr="00BF64BF">
        <w:rPr>
          <w:rFonts w:asciiTheme="minorBidi" w:hAnsiTheme="minorBidi" w:cstheme="minorBidi"/>
          <w:color w:val="000000"/>
          <w:sz w:val="26"/>
          <w:szCs w:val="26"/>
        </w:rPr>
        <w:t xml:space="preserve"> 31 December 2020, management </w:t>
      </w:r>
      <w:r w:rsidR="00FC6B3B" w:rsidRPr="00BF64BF">
        <w:rPr>
          <w:rFonts w:asciiTheme="minorBidi" w:hAnsiTheme="minorBidi" w:cstheme="minorBidi"/>
          <w:color w:val="000000"/>
          <w:sz w:val="26"/>
          <w:szCs w:val="26"/>
        </w:rPr>
        <w:t xml:space="preserve">provided </w:t>
      </w:r>
      <w:r w:rsidRPr="00BF64BF">
        <w:rPr>
          <w:rFonts w:asciiTheme="minorBidi" w:hAnsiTheme="minorBidi" w:cstheme="minorBidi"/>
          <w:color w:val="000000"/>
          <w:sz w:val="26"/>
          <w:szCs w:val="26"/>
        </w:rPr>
        <w:t>additional ECL as management overlay especially for the customers under relief programs and impact from economic condition</w:t>
      </w:r>
      <w:r w:rsidR="00907945" w:rsidRPr="00BF64BF">
        <w:rPr>
          <w:rFonts w:asciiTheme="minorBidi" w:hAnsiTheme="minorBidi" w:cstheme="minorBidi"/>
          <w:color w:val="000000"/>
          <w:sz w:val="26"/>
          <w:szCs w:val="26"/>
        </w:rPr>
        <w:t>.</w:t>
      </w:r>
    </w:p>
    <w:p w14:paraId="1FB158FF" w14:textId="77777777" w:rsidR="00061AE2" w:rsidRPr="00061AE2" w:rsidRDefault="00061AE2" w:rsidP="00061AE2">
      <w:pPr>
        <w:pStyle w:val="ListParagraph"/>
        <w:autoSpaceDE w:val="0"/>
        <w:autoSpaceDN w:val="0"/>
        <w:adjustRightInd w:val="0"/>
        <w:spacing w:line="240" w:lineRule="exact"/>
        <w:ind w:left="550"/>
        <w:jc w:val="both"/>
        <w:rPr>
          <w:rFonts w:asciiTheme="minorBidi" w:hAnsiTheme="minorBidi" w:cstheme="minorBidi"/>
          <w:color w:val="000000"/>
          <w:sz w:val="26"/>
          <w:szCs w:val="26"/>
          <w:lang w:val="en-US"/>
        </w:rPr>
      </w:pPr>
    </w:p>
    <w:p w14:paraId="72B4F10B" w14:textId="77777777" w:rsidR="007476D6" w:rsidRPr="00C47263" w:rsidRDefault="007476D6" w:rsidP="00587466">
      <w:pPr>
        <w:spacing w:after="40"/>
        <w:jc w:val="both"/>
        <w:rPr>
          <w:rFonts w:ascii="CordiaUPC" w:hAnsi="CordiaUPC" w:cs="CordiaUPC"/>
          <w:b/>
          <w:bCs/>
          <w:i/>
          <w:iCs/>
          <w:color w:val="000000"/>
          <w:sz w:val="26"/>
          <w:szCs w:val="26"/>
          <w:lang w:val="en-US" w:bidi="th-TH"/>
        </w:rPr>
      </w:pPr>
      <w:r>
        <w:rPr>
          <w:rFonts w:ascii="CordiaUPC" w:hAnsi="CordiaUPC" w:cs="CordiaUPC"/>
          <w:b/>
          <w:iCs/>
          <w:sz w:val="28"/>
          <w:szCs w:val="28"/>
          <w:lang w:bidi="th-TH"/>
        </w:rPr>
        <w:t>5</w:t>
      </w:r>
      <w:r w:rsidRPr="00C47263">
        <w:rPr>
          <w:rFonts w:ascii="CordiaUPC" w:hAnsi="CordiaUPC" w:cs="CordiaUPC" w:hint="cs"/>
          <w:b/>
          <w:iCs/>
          <w:sz w:val="28"/>
          <w:szCs w:val="28"/>
          <w:lang w:bidi="th-TH"/>
        </w:rPr>
        <w:tab/>
      </w:r>
      <w:r w:rsidRPr="00C47263">
        <w:rPr>
          <w:rFonts w:ascii="CordiaUPC" w:hAnsi="CordiaUPC" w:cs="CordiaUPC"/>
          <w:b/>
          <w:bCs/>
          <w:color w:val="000000"/>
          <w:sz w:val="26"/>
          <w:szCs w:val="26"/>
          <w:lang w:val="en-US" w:bidi="th-TH"/>
        </w:rPr>
        <w:t>Risk management</w:t>
      </w:r>
      <w:r w:rsidRPr="00C47263">
        <w:rPr>
          <w:rFonts w:ascii="CordiaUPC" w:hAnsi="CordiaUPC" w:cs="CordiaUPC"/>
          <w:b/>
          <w:bCs/>
          <w:i/>
          <w:iCs/>
          <w:color w:val="000000"/>
          <w:sz w:val="26"/>
          <w:szCs w:val="26"/>
          <w:lang w:val="en-US" w:bidi="th-TH"/>
        </w:rPr>
        <w:t xml:space="preserve"> </w:t>
      </w:r>
    </w:p>
    <w:p w14:paraId="22903839" w14:textId="77777777" w:rsidR="007476D6" w:rsidRPr="007E42D5" w:rsidRDefault="007476D6" w:rsidP="007476D6">
      <w:pPr>
        <w:spacing w:line="240" w:lineRule="auto"/>
        <w:jc w:val="both"/>
        <w:rPr>
          <w:rFonts w:ascii="CordiaUPC" w:hAnsi="CordiaUPC" w:cs="CordiaUPC"/>
          <w:b/>
          <w:bCs/>
          <w:i/>
          <w:iCs/>
          <w:color w:val="000000"/>
          <w:sz w:val="20"/>
          <w:lang w:val="en-US" w:bidi="th-TH"/>
        </w:rPr>
      </w:pPr>
    </w:p>
    <w:p w14:paraId="70118E8D" w14:textId="77777777" w:rsidR="005B1C6C" w:rsidRPr="00C47263" w:rsidRDefault="005B1C6C" w:rsidP="005B1C6C">
      <w:pPr>
        <w:spacing w:line="200" w:lineRule="exact"/>
        <w:ind w:left="567"/>
        <w:jc w:val="both"/>
        <w:rPr>
          <w:rFonts w:ascii="CordiaUPC" w:hAnsi="CordiaUPC" w:cs="CordiaUPC"/>
          <w:color w:val="000000"/>
          <w:sz w:val="26"/>
          <w:szCs w:val="26"/>
          <w:lang w:val="en-US" w:bidi="th-TH"/>
        </w:rPr>
      </w:pPr>
      <w:r w:rsidRPr="00C47263">
        <w:rPr>
          <w:rFonts w:ascii="CordiaUPC" w:hAnsi="CordiaUPC" w:cs="CordiaUPC"/>
          <w:b/>
          <w:bCs/>
          <w:i/>
          <w:iCs/>
          <w:color w:val="000000"/>
          <w:sz w:val="26"/>
          <w:szCs w:val="26"/>
          <w:lang w:val="en-US" w:bidi="th-TH"/>
        </w:rPr>
        <w:t>Risk management approach</w:t>
      </w:r>
      <w:r>
        <w:rPr>
          <w:rFonts w:ascii="CordiaUPC" w:hAnsi="CordiaUPC" w:cs="CordiaUPC"/>
          <w:b/>
          <w:bCs/>
          <w:i/>
          <w:iCs/>
          <w:color w:val="000000"/>
          <w:sz w:val="26"/>
          <w:szCs w:val="26"/>
          <w:lang w:val="en-US" w:bidi="th-TH"/>
        </w:rPr>
        <w:t xml:space="preserve"> </w:t>
      </w:r>
    </w:p>
    <w:p w14:paraId="6C96BB65" w14:textId="77777777" w:rsidR="005B1C6C" w:rsidRPr="007E42D5" w:rsidRDefault="005B1C6C" w:rsidP="005B1C6C">
      <w:pPr>
        <w:spacing w:line="240" w:lineRule="auto"/>
        <w:jc w:val="both"/>
        <w:rPr>
          <w:rFonts w:ascii="CordiaUPC" w:hAnsi="CordiaUPC" w:cs="CordiaUPC"/>
          <w:color w:val="000000"/>
          <w:sz w:val="20"/>
          <w:lang w:val="en-US" w:bidi="th-TH"/>
        </w:rPr>
      </w:pPr>
    </w:p>
    <w:p w14:paraId="6D9FFB6A" w14:textId="77777777" w:rsidR="005B1C6C" w:rsidRPr="00C47263" w:rsidRDefault="005B1C6C" w:rsidP="005B1C6C">
      <w:pPr>
        <w:ind w:left="567"/>
        <w:jc w:val="both"/>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Risk management is an integral part of the Bank and its subsidiaries’ business activities and strategic planning with the objective to optimize risks and returns and create sustainable shareholder value. The Bank and its subsidiaries establish a solid risk governance framework which serves as the foundation for the consistent and effective risk management. Risk governance framework mainly consists of risk appetite, risk management policies and strategies, risk culture, risk management processes and system which can address the overall risk and significant risks of the Bank and its subsidiaries i.e. credit, market, non-financial, liquidity, reputational and strategic risks.</w:t>
      </w:r>
      <w:r w:rsidRPr="00C47263">
        <w:rPr>
          <w:rFonts w:ascii="CordiaUPC" w:hAnsi="CordiaUPC" w:cs="CordiaUPC"/>
          <w:sz w:val="26"/>
          <w:szCs w:val="26"/>
        </w:rPr>
        <w:t xml:space="preserve"> </w:t>
      </w:r>
    </w:p>
    <w:p w14:paraId="2D7CF6BD" w14:textId="77777777" w:rsidR="005B1C6C" w:rsidRPr="004A7345" w:rsidRDefault="005B1C6C" w:rsidP="005B1C6C">
      <w:pPr>
        <w:spacing w:line="240" w:lineRule="auto"/>
        <w:jc w:val="both"/>
        <w:rPr>
          <w:rFonts w:ascii="CordiaUPC" w:hAnsi="CordiaUPC" w:cs="CordiaUPC"/>
          <w:color w:val="000000"/>
          <w:sz w:val="10"/>
          <w:szCs w:val="10"/>
          <w:lang w:bidi="th-TH"/>
        </w:rPr>
      </w:pPr>
    </w:p>
    <w:p w14:paraId="2E12736C" w14:textId="77777777" w:rsidR="005B1C6C" w:rsidRPr="00C47263" w:rsidRDefault="005B1C6C" w:rsidP="005B1C6C">
      <w:pPr>
        <w:spacing w:line="240" w:lineRule="atLeast"/>
        <w:ind w:left="567"/>
        <w:jc w:val="both"/>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 xml:space="preserve">The Board of Directors holds the ultimate responsibility of overall risk management and ensure that all risk governance framework is well communicated through the whole </w:t>
      </w:r>
      <w:proofErr w:type="spellStart"/>
      <w:r w:rsidRPr="00C47263">
        <w:rPr>
          <w:rFonts w:ascii="CordiaUPC" w:hAnsi="CordiaUPC" w:cs="CordiaUPC"/>
          <w:color w:val="000000"/>
          <w:sz w:val="26"/>
          <w:szCs w:val="26"/>
          <w:lang w:val="en-US" w:bidi="th-TH"/>
        </w:rPr>
        <w:t>organisation</w:t>
      </w:r>
      <w:proofErr w:type="spellEnd"/>
      <w:r w:rsidRPr="00C47263">
        <w:rPr>
          <w:rFonts w:ascii="CordiaUPC" w:hAnsi="CordiaUPC" w:cs="CordiaUPC"/>
          <w:color w:val="000000"/>
          <w:sz w:val="26"/>
          <w:szCs w:val="26"/>
          <w:lang w:val="en-US" w:bidi="th-TH"/>
        </w:rPr>
        <w:t xml:space="preserve">. For effective risk oversights, the Risk Oversight Committee (ROC) has been delegated by the Board of Directors to review and oversee the management of all risks across the Bank </w:t>
      </w:r>
      <w:r>
        <w:rPr>
          <w:rFonts w:ascii="CordiaUPC" w:hAnsi="CordiaUPC" w:cs="CordiaUPC"/>
          <w:color w:val="000000"/>
          <w:sz w:val="26"/>
          <w:szCs w:val="26"/>
          <w:lang w:val="en-US" w:bidi="th-TH"/>
        </w:rPr>
        <w:t xml:space="preserve">and its subsidiaries </w:t>
      </w:r>
      <w:r w:rsidRPr="00C47263">
        <w:rPr>
          <w:rFonts w:ascii="CordiaUPC" w:hAnsi="CordiaUPC" w:cs="CordiaUPC"/>
          <w:color w:val="000000"/>
          <w:sz w:val="26"/>
          <w:szCs w:val="26"/>
          <w:lang w:val="en-US" w:bidi="th-TH"/>
        </w:rPr>
        <w:t>and it</w:t>
      </w:r>
      <w:r>
        <w:rPr>
          <w:rFonts w:ascii="CordiaUPC" w:hAnsi="CordiaUPC" w:cs="CordiaUPC"/>
          <w:color w:val="000000"/>
          <w:sz w:val="26"/>
          <w:szCs w:val="26"/>
          <w:lang w:val="en-US" w:bidi="th-TH"/>
        </w:rPr>
        <w:t xml:space="preserve"> is </w:t>
      </w:r>
      <w:proofErr w:type="spellStart"/>
      <w:r w:rsidRPr="00C47263">
        <w:rPr>
          <w:rFonts w:ascii="CordiaUPC" w:hAnsi="CordiaUPC" w:cs="CordiaUPC"/>
          <w:color w:val="000000"/>
          <w:sz w:val="26"/>
          <w:szCs w:val="26"/>
          <w:lang w:val="en-US" w:bidi="th-TH"/>
        </w:rPr>
        <w:t>authorised</w:t>
      </w:r>
      <w:proofErr w:type="spellEnd"/>
      <w:r w:rsidRPr="00C47263">
        <w:rPr>
          <w:rFonts w:ascii="CordiaUPC" w:hAnsi="CordiaUPC" w:cs="CordiaUPC"/>
          <w:color w:val="000000"/>
          <w:sz w:val="26"/>
          <w:szCs w:val="26"/>
          <w:lang w:val="en-US" w:bidi="th-TH"/>
        </w:rPr>
        <w:t xml:space="preserve"> to approve </w:t>
      </w:r>
      <w:r>
        <w:rPr>
          <w:rFonts w:ascii="CordiaUPC" w:hAnsi="CordiaUPC" w:cs="CordiaUPC"/>
          <w:color w:val="000000"/>
          <w:sz w:val="26"/>
          <w:szCs w:val="26"/>
          <w:lang w:val="en-US" w:bidi="th-TH"/>
        </w:rPr>
        <w:t>delegated</w:t>
      </w:r>
      <w:r w:rsidRPr="00C47263">
        <w:rPr>
          <w:rFonts w:ascii="CordiaUPC" w:hAnsi="CordiaUPC" w:cs="CordiaUPC"/>
          <w:color w:val="000000"/>
          <w:sz w:val="26"/>
          <w:szCs w:val="26"/>
          <w:lang w:val="en-US" w:bidi="th-TH"/>
        </w:rPr>
        <w:t xml:space="preserve"> parts of risk management policies, guidelines, strategies, frameworks and standards. Other risk committees which oversee specific risk areas hold the responsibility to assure that each risk area is well-managed in alignment with overall risk management. </w:t>
      </w:r>
    </w:p>
    <w:p w14:paraId="14E2CA02" w14:textId="1EBFECA8" w:rsidR="005B1C6C" w:rsidRDefault="005B1C6C" w:rsidP="005B1C6C">
      <w:pPr>
        <w:spacing w:line="240" w:lineRule="auto"/>
        <w:jc w:val="both"/>
        <w:rPr>
          <w:rFonts w:ascii="CordiaUPC" w:hAnsi="CordiaUPC" w:cs="CordiaUPC"/>
          <w:color w:val="000000"/>
          <w:sz w:val="10"/>
          <w:szCs w:val="10"/>
          <w:lang w:val="en-US" w:bidi="th-TH"/>
        </w:rPr>
      </w:pPr>
    </w:p>
    <w:p w14:paraId="43E6BEAD" w14:textId="062DBDEE" w:rsidR="007E42D5" w:rsidRDefault="007E42D5" w:rsidP="005B1C6C">
      <w:pPr>
        <w:spacing w:line="240" w:lineRule="auto"/>
        <w:jc w:val="both"/>
        <w:rPr>
          <w:rFonts w:ascii="CordiaUPC" w:hAnsi="CordiaUPC" w:cs="CordiaUPC"/>
          <w:color w:val="000000"/>
          <w:sz w:val="10"/>
          <w:szCs w:val="10"/>
          <w:lang w:val="en-US" w:bidi="th-TH"/>
        </w:rPr>
      </w:pPr>
    </w:p>
    <w:p w14:paraId="23DC0717" w14:textId="4B08B69A" w:rsidR="007E42D5" w:rsidRDefault="007E42D5" w:rsidP="005B1C6C">
      <w:pPr>
        <w:spacing w:line="240" w:lineRule="auto"/>
        <w:jc w:val="both"/>
        <w:rPr>
          <w:rFonts w:ascii="CordiaUPC" w:hAnsi="CordiaUPC" w:cs="CordiaUPC"/>
          <w:color w:val="000000"/>
          <w:sz w:val="10"/>
          <w:szCs w:val="10"/>
          <w:lang w:val="en-US" w:bidi="th-TH"/>
        </w:rPr>
      </w:pPr>
    </w:p>
    <w:p w14:paraId="28520318" w14:textId="6D4D7EB1" w:rsidR="007E42D5" w:rsidRDefault="007E42D5" w:rsidP="005B1C6C">
      <w:pPr>
        <w:spacing w:line="240" w:lineRule="auto"/>
        <w:jc w:val="both"/>
        <w:rPr>
          <w:rFonts w:ascii="CordiaUPC" w:hAnsi="CordiaUPC" w:cs="CordiaUPC"/>
          <w:color w:val="000000"/>
          <w:sz w:val="10"/>
          <w:szCs w:val="10"/>
          <w:lang w:val="en-US" w:bidi="th-TH"/>
        </w:rPr>
      </w:pPr>
    </w:p>
    <w:p w14:paraId="5102375F" w14:textId="5D132714" w:rsidR="007E42D5" w:rsidRDefault="007E42D5" w:rsidP="005B1C6C">
      <w:pPr>
        <w:spacing w:line="240" w:lineRule="auto"/>
        <w:jc w:val="both"/>
        <w:rPr>
          <w:rFonts w:ascii="CordiaUPC" w:hAnsi="CordiaUPC" w:cs="CordiaUPC"/>
          <w:color w:val="000000"/>
          <w:sz w:val="10"/>
          <w:szCs w:val="10"/>
          <w:lang w:val="en-US" w:bidi="th-TH"/>
        </w:rPr>
      </w:pPr>
    </w:p>
    <w:p w14:paraId="42CF15DD" w14:textId="1D8692D5" w:rsidR="007E42D5" w:rsidRDefault="007E42D5" w:rsidP="005B1C6C">
      <w:pPr>
        <w:spacing w:line="240" w:lineRule="auto"/>
        <w:jc w:val="both"/>
        <w:rPr>
          <w:rFonts w:ascii="CordiaUPC" w:hAnsi="CordiaUPC" w:cs="CordiaUPC"/>
          <w:color w:val="000000"/>
          <w:sz w:val="10"/>
          <w:szCs w:val="10"/>
          <w:lang w:val="en-US" w:bidi="th-TH"/>
        </w:rPr>
      </w:pPr>
    </w:p>
    <w:p w14:paraId="4EBBBD29" w14:textId="1354A830" w:rsidR="007E42D5" w:rsidRDefault="007E42D5" w:rsidP="005B1C6C">
      <w:pPr>
        <w:spacing w:line="240" w:lineRule="auto"/>
        <w:jc w:val="both"/>
        <w:rPr>
          <w:rFonts w:ascii="CordiaUPC" w:hAnsi="CordiaUPC" w:cs="CordiaUPC"/>
          <w:color w:val="000000"/>
          <w:sz w:val="10"/>
          <w:szCs w:val="10"/>
          <w:lang w:val="en-US" w:bidi="th-TH"/>
        </w:rPr>
      </w:pPr>
    </w:p>
    <w:p w14:paraId="31C4E832" w14:textId="6A0C86D3" w:rsidR="007E42D5" w:rsidRDefault="007E42D5" w:rsidP="005B1C6C">
      <w:pPr>
        <w:spacing w:line="240" w:lineRule="auto"/>
        <w:jc w:val="both"/>
        <w:rPr>
          <w:rFonts w:ascii="CordiaUPC" w:hAnsi="CordiaUPC" w:cs="CordiaUPC"/>
          <w:color w:val="000000"/>
          <w:sz w:val="10"/>
          <w:szCs w:val="10"/>
          <w:lang w:val="en-US" w:bidi="th-TH"/>
        </w:rPr>
      </w:pPr>
    </w:p>
    <w:p w14:paraId="7D9D437C" w14:textId="1532EF66" w:rsidR="007E42D5" w:rsidRDefault="007E42D5" w:rsidP="005B1C6C">
      <w:pPr>
        <w:spacing w:line="240" w:lineRule="auto"/>
        <w:jc w:val="both"/>
        <w:rPr>
          <w:rFonts w:ascii="CordiaUPC" w:hAnsi="CordiaUPC" w:cs="CordiaUPC"/>
          <w:color w:val="000000"/>
          <w:sz w:val="10"/>
          <w:szCs w:val="10"/>
          <w:lang w:val="en-US" w:bidi="th-TH"/>
        </w:rPr>
      </w:pPr>
    </w:p>
    <w:p w14:paraId="5E16DF90" w14:textId="2E8B8A67" w:rsidR="007E42D5" w:rsidRDefault="007E42D5" w:rsidP="005B1C6C">
      <w:pPr>
        <w:spacing w:line="240" w:lineRule="auto"/>
        <w:jc w:val="both"/>
        <w:rPr>
          <w:rFonts w:ascii="CordiaUPC" w:hAnsi="CordiaUPC" w:cs="CordiaUPC"/>
          <w:color w:val="000000"/>
          <w:sz w:val="10"/>
          <w:szCs w:val="10"/>
          <w:lang w:val="en-US" w:bidi="th-TH"/>
        </w:rPr>
      </w:pPr>
    </w:p>
    <w:p w14:paraId="3A496B42" w14:textId="2DA494A6" w:rsidR="007E42D5" w:rsidRDefault="007E42D5" w:rsidP="005B1C6C">
      <w:pPr>
        <w:spacing w:line="240" w:lineRule="auto"/>
        <w:jc w:val="both"/>
        <w:rPr>
          <w:rFonts w:ascii="CordiaUPC" w:hAnsi="CordiaUPC" w:cs="CordiaUPC"/>
          <w:color w:val="000000"/>
          <w:sz w:val="10"/>
          <w:szCs w:val="10"/>
          <w:lang w:val="en-US" w:bidi="th-TH"/>
        </w:rPr>
      </w:pPr>
    </w:p>
    <w:p w14:paraId="1DE77DB2" w14:textId="54CDE3E3" w:rsidR="007E42D5" w:rsidRDefault="007E42D5" w:rsidP="005B1C6C">
      <w:pPr>
        <w:spacing w:line="240" w:lineRule="auto"/>
        <w:jc w:val="both"/>
        <w:rPr>
          <w:rFonts w:ascii="CordiaUPC" w:hAnsi="CordiaUPC" w:cs="CordiaUPC"/>
          <w:color w:val="000000"/>
          <w:sz w:val="10"/>
          <w:szCs w:val="10"/>
          <w:lang w:val="en-US" w:bidi="th-TH"/>
        </w:rPr>
      </w:pPr>
    </w:p>
    <w:p w14:paraId="79AC6D94" w14:textId="66F4B91B" w:rsidR="007E42D5" w:rsidRDefault="007E42D5" w:rsidP="005B1C6C">
      <w:pPr>
        <w:spacing w:line="240" w:lineRule="auto"/>
        <w:jc w:val="both"/>
        <w:rPr>
          <w:rFonts w:ascii="CordiaUPC" w:hAnsi="CordiaUPC" w:cs="CordiaUPC"/>
          <w:color w:val="000000"/>
          <w:sz w:val="10"/>
          <w:szCs w:val="10"/>
          <w:lang w:val="en-US" w:bidi="th-TH"/>
        </w:rPr>
      </w:pPr>
    </w:p>
    <w:p w14:paraId="556E21D7" w14:textId="735E1226" w:rsidR="007E42D5" w:rsidRDefault="007E42D5" w:rsidP="005B1C6C">
      <w:pPr>
        <w:spacing w:line="240" w:lineRule="auto"/>
        <w:jc w:val="both"/>
        <w:rPr>
          <w:rFonts w:ascii="CordiaUPC" w:hAnsi="CordiaUPC" w:cs="CordiaUPC"/>
          <w:color w:val="000000"/>
          <w:sz w:val="10"/>
          <w:szCs w:val="10"/>
          <w:lang w:val="en-US" w:bidi="th-TH"/>
        </w:rPr>
      </w:pPr>
    </w:p>
    <w:p w14:paraId="7AEB2AEC" w14:textId="77777777" w:rsidR="00324B7B" w:rsidRDefault="00324B7B" w:rsidP="005B1C6C">
      <w:pPr>
        <w:spacing w:line="240" w:lineRule="auto"/>
        <w:jc w:val="both"/>
        <w:rPr>
          <w:rFonts w:ascii="CordiaUPC" w:hAnsi="CordiaUPC" w:cs="CordiaUPC"/>
          <w:color w:val="000000"/>
          <w:sz w:val="10"/>
          <w:szCs w:val="10"/>
          <w:lang w:val="en-US" w:bidi="th-TH"/>
        </w:rPr>
      </w:pPr>
    </w:p>
    <w:p w14:paraId="2D35BCB7" w14:textId="77777777" w:rsidR="007E42D5" w:rsidRPr="004A7345" w:rsidRDefault="007E42D5" w:rsidP="005B1C6C">
      <w:pPr>
        <w:spacing w:line="240" w:lineRule="auto"/>
        <w:jc w:val="both"/>
        <w:rPr>
          <w:rFonts w:ascii="CordiaUPC" w:hAnsi="CordiaUPC" w:cs="CordiaUPC"/>
          <w:color w:val="000000"/>
          <w:sz w:val="10"/>
          <w:szCs w:val="10"/>
          <w:lang w:val="en-US" w:bidi="th-TH"/>
        </w:rPr>
      </w:pPr>
    </w:p>
    <w:p w14:paraId="5B6C650C" w14:textId="77777777" w:rsidR="005B1C6C" w:rsidRPr="00C47263" w:rsidRDefault="005B1C6C" w:rsidP="005B1C6C">
      <w:pPr>
        <w:spacing w:line="240" w:lineRule="atLeast"/>
        <w:ind w:left="562"/>
        <w:jc w:val="both"/>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Business Units which are the 1</w:t>
      </w:r>
      <w:r w:rsidRPr="00C47263">
        <w:rPr>
          <w:rFonts w:ascii="CordiaUPC" w:hAnsi="CordiaUPC" w:cs="CordiaUPC"/>
          <w:color w:val="000000"/>
          <w:sz w:val="26"/>
          <w:szCs w:val="26"/>
          <w:vertAlign w:val="superscript"/>
          <w:lang w:val="en-US" w:bidi="th-TH"/>
        </w:rPr>
        <w:t xml:space="preserve">st </w:t>
      </w:r>
      <w:r w:rsidRPr="00C47263">
        <w:rPr>
          <w:rFonts w:ascii="CordiaUPC" w:hAnsi="CordiaUPC" w:cs="CordiaUPC"/>
          <w:color w:val="000000"/>
          <w:sz w:val="26"/>
          <w:szCs w:val="26"/>
          <w:lang w:val="en-US" w:bidi="th-TH"/>
        </w:rPr>
        <w:t xml:space="preserve">line of defense, are primarily responsible for managing risks and applying appropriate risk mitigation within their </w:t>
      </w:r>
      <w:r>
        <w:rPr>
          <w:rFonts w:ascii="CordiaUPC" w:hAnsi="CordiaUPC" w:cs="CordiaUPC"/>
          <w:color w:val="000000"/>
          <w:sz w:val="26"/>
          <w:szCs w:val="26"/>
          <w:lang w:val="en-US" w:bidi="th-TH"/>
        </w:rPr>
        <w:t>own</w:t>
      </w:r>
      <w:r w:rsidRPr="00C47263">
        <w:rPr>
          <w:rFonts w:ascii="CordiaUPC" w:hAnsi="CordiaUPC" w:cs="CordiaUPC"/>
          <w:color w:val="000000"/>
          <w:sz w:val="26"/>
          <w:szCs w:val="26"/>
          <w:lang w:val="en-US" w:bidi="th-TH"/>
        </w:rPr>
        <w:t xml:space="preserve"> portfolio. Risk management functions which serve as the 2</w:t>
      </w:r>
      <w:r w:rsidRPr="00C47263">
        <w:rPr>
          <w:rFonts w:ascii="CordiaUPC" w:hAnsi="CordiaUPC" w:cs="CordiaUPC"/>
          <w:color w:val="000000"/>
          <w:sz w:val="26"/>
          <w:szCs w:val="26"/>
          <w:vertAlign w:val="superscript"/>
          <w:lang w:val="en-US" w:bidi="th-TH"/>
        </w:rPr>
        <w:t>nd</w:t>
      </w:r>
      <w:r w:rsidRPr="00C47263">
        <w:rPr>
          <w:rFonts w:ascii="CordiaUPC" w:hAnsi="CordiaUPC" w:cs="CordiaUPC"/>
          <w:color w:val="000000"/>
          <w:sz w:val="26"/>
          <w:szCs w:val="26"/>
          <w:lang w:val="en-US" w:bidi="th-TH"/>
        </w:rPr>
        <w:t xml:space="preserve"> line of defense under the stewardship of the Chief Risk Officer (CRO)</w:t>
      </w:r>
      <w:r>
        <w:rPr>
          <w:rFonts w:ascii="CordiaUPC" w:hAnsi="CordiaUPC" w:cs="CordiaUPC"/>
          <w:color w:val="000000"/>
          <w:sz w:val="26"/>
          <w:szCs w:val="26"/>
          <w:lang w:val="en-US" w:bidi="th-TH"/>
        </w:rPr>
        <w:t>,</w:t>
      </w:r>
      <w:r w:rsidRPr="00C47263">
        <w:rPr>
          <w:rFonts w:ascii="CordiaUPC" w:hAnsi="CordiaUPC" w:cs="CordiaUPC"/>
          <w:color w:val="000000"/>
          <w:sz w:val="26"/>
          <w:szCs w:val="26"/>
          <w:lang w:val="en-US" w:bidi="th-TH"/>
        </w:rPr>
        <w:t xml:space="preserve"> are mainly responsible for managing each significant risk of the Bank and its subsidiaries including establishing risk appetite, risk management policies and guidelines, formulating risk management strategies, developing tools/systems and providing oversight</w:t>
      </w:r>
      <w:r>
        <w:rPr>
          <w:rFonts w:ascii="CordiaUPC" w:hAnsi="CordiaUPC" w:cs="CordiaUPC"/>
          <w:color w:val="000000"/>
          <w:sz w:val="26"/>
          <w:szCs w:val="26"/>
          <w:lang w:val="en-US" w:bidi="th-TH"/>
        </w:rPr>
        <w:t xml:space="preserve"> over</w:t>
      </w:r>
      <w:r w:rsidRPr="00C47263">
        <w:rPr>
          <w:rFonts w:ascii="CordiaUPC" w:hAnsi="CordiaUPC" w:cs="CordiaUPC"/>
          <w:color w:val="000000"/>
          <w:sz w:val="26"/>
          <w:szCs w:val="26"/>
          <w:lang w:val="en-US" w:bidi="th-TH"/>
        </w:rPr>
        <w:t xml:space="preserve"> 1</w:t>
      </w:r>
      <w:r w:rsidRPr="00C47263">
        <w:rPr>
          <w:rFonts w:ascii="CordiaUPC" w:hAnsi="CordiaUPC" w:cs="CordiaUPC"/>
          <w:color w:val="000000"/>
          <w:sz w:val="26"/>
          <w:szCs w:val="26"/>
          <w:vertAlign w:val="superscript"/>
          <w:lang w:val="en-US" w:bidi="th-TH"/>
        </w:rPr>
        <w:t xml:space="preserve">st </w:t>
      </w:r>
      <w:r w:rsidRPr="00C47263">
        <w:rPr>
          <w:rFonts w:ascii="CordiaUPC" w:hAnsi="CordiaUPC" w:cs="CordiaUPC"/>
          <w:color w:val="000000"/>
          <w:sz w:val="26"/>
          <w:szCs w:val="26"/>
          <w:lang w:val="en-US" w:bidi="th-TH"/>
        </w:rPr>
        <w:t xml:space="preserve">line of defense. Internal audit function </w:t>
      </w:r>
      <w:r>
        <w:rPr>
          <w:rFonts w:ascii="CordiaUPC" w:hAnsi="CordiaUPC" w:cs="CordiaUPC"/>
          <w:color w:val="000000"/>
          <w:sz w:val="26"/>
          <w:szCs w:val="26"/>
          <w:lang w:val="en-US" w:bidi="th-TH"/>
        </w:rPr>
        <w:t xml:space="preserve">which is </w:t>
      </w:r>
      <w:r w:rsidRPr="00C47263">
        <w:rPr>
          <w:rFonts w:ascii="CordiaUPC" w:hAnsi="CordiaUPC" w:cs="CordiaUPC"/>
          <w:color w:val="000000"/>
          <w:sz w:val="26"/>
          <w:szCs w:val="26"/>
          <w:lang w:val="en-US" w:bidi="th-TH"/>
        </w:rPr>
        <w:t>independent from the 1</w:t>
      </w:r>
      <w:r w:rsidRPr="00C47263">
        <w:rPr>
          <w:rFonts w:ascii="CordiaUPC" w:hAnsi="CordiaUPC" w:cs="CordiaUPC"/>
          <w:color w:val="000000"/>
          <w:sz w:val="26"/>
          <w:szCs w:val="26"/>
          <w:vertAlign w:val="superscript"/>
          <w:lang w:val="en-US" w:bidi="th-TH"/>
        </w:rPr>
        <w:t>st</w:t>
      </w:r>
      <w:r w:rsidRPr="00C47263">
        <w:rPr>
          <w:rFonts w:ascii="CordiaUPC" w:hAnsi="CordiaUPC" w:cs="CordiaUPC"/>
          <w:color w:val="000000"/>
          <w:sz w:val="26"/>
          <w:szCs w:val="26"/>
          <w:lang w:val="en-US" w:bidi="th-TH"/>
        </w:rPr>
        <w:t xml:space="preserve"> and 2</w:t>
      </w:r>
      <w:r w:rsidRPr="00C47263">
        <w:rPr>
          <w:rFonts w:ascii="CordiaUPC" w:hAnsi="CordiaUPC" w:cs="CordiaUPC"/>
          <w:color w:val="000000"/>
          <w:sz w:val="26"/>
          <w:szCs w:val="26"/>
          <w:vertAlign w:val="superscript"/>
          <w:lang w:val="en-US" w:bidi="th-TH"/>
        </w:rPr>
        <w:t>nd</w:t>
      </w:r>
      <w:r w:rsidRPr="00C47263">
        <w:rPr>
          <w:rFonts w:ascii="CordiaUPC" w:hAnsi="CordiaUPC" w:cs="CordiaUPC"/>
          <w:color w:val="000000"/>
          <w:sz w:val="26"/>
          <w:szCs w:val="26"/>
          <w:lang w:val="en-US" w:bidi="th-TH"/>
        </w:rPr>
        <w:t xml:space="preserve"> line</w:t>
      </w:r>
      <w:r>
        <w:rPr>
          <w:rFonts w:ascii="CordiaUPC" w:hAnsi="CordiaUPC" w:cs="CordiaUPC"/>
          <w:color w:val="000000"/>
          <w:sz w:val="26"/>
          <w:szCs w:val="26"/>
          <w:lang w:val="en-US" w:bidi="th-TH"/>
        </w:rPr>
        <w:t>s</w:t>
      </w:r>
      <w:r w:rsidRPr="00C47263">
        <w:rPr>
          <w:rFonts w:ascii="CordiaUPC" w:hAnsi="CordiaUPC" w:cs="CordiaUPC"/>
          <w:color w:val="000000"/>
          <w:sz w:val="26"/>
          <w:szCs w:val="26"/>
          <w:lang w:val="en-US" w:bidi="th-TH"/>
        </w:rPr>
        <w:t xml:space="preserve"> of defense</w:t>
      </w:r>
      <w:r>
        <w:rPr>
          <w:rFonts w:ascii="CordiaUPC" w:hAnsi="CordiaUPC" w:cs="CordiaUPC"/>
          <w:color w:val="000000"/>
          <w:sz w:val="26"/>
          <w:szCs w:val="26"/>
          <w:lang w:val="en-US" w:bidi="th-TH"/>
        </w:rPr>
        <w:t>,</w:t>
      </w:r>
      <w:r w:rsidRPr="00C47263">
        <w:rPr>
          <w:rFonts w:ascii="CordiaUPC" w:hAnsi="CordiaUPC" w:cs="CordiaUPC"/>
          <w:color w:val="000000"/>
          <w:sz w:val="26"/>
          <w:szCs w:val="26"/>
          <w:lang w:val="en-US" w:bidi="th-TH"/>
        </w:rPr>
        <w:t xml:space="preserve"> serves as the 3</w:t>
      </w:r>
      <w:r w:rsidRPr="00C47263">
        <w:rPr>
          <w:rFonts w:ascii="CordiaUPC" w:hAnsi="CordiaUPC" w:cs="CordiaUPC"/>
          <w:color w:val="000000"/>
          <w:sz w:val="26"/>
          <w:szCs w:val="26"/>
          <w:vertAlign w:val="superscript"/>
          <w:lang w:val="en-US" w:bidi="th-TH"/>
        </w:rPr>
        <w:t>rd</w:t>
      </w:r>
      <w:r w:rsidRPr="00C47263">
        <w:rPr>
          <w:rFonts w:ascii="CordiaUPC" w:hAnsi="CordiaUPC" w:cs="CordiaUPC"/>
          <w:color w:val="000000"/>
          <w:sz w:val="26"/>
          <w:szCs w:val="26"/>
          <w:lang w:val="en-US" w:bidi="th-TH"/>
        </w:rPr>
        <w:t xml:space="preserve"> line of defense by providing independent </w:t>
      </w:r>
      <w:r w:rsidRPr="00587466">
        <w:rPr>
          <w:rFonts w:ascii="CordiaUPC" w:hAnsi="CordiaUPC" w:cs="CordiaUPC"/>
          <w:color w:val="000000"/>
          <w:spacing w:val="-2"/>
          <w:sz w:val="26"/>
          <w:szCs w:val="26"/>
          <w:lang w:val="en-US" w:bidi="th-TH"/>
        </w:rPr>
        <w:t xml:space="preserve">and objective assurance on the effectiveness of controls and recommends improvements to the governance, </w:t>
      </w:r>
      <w:proofErr w:type="gramStart"/>
      <w:r w:rsidRPr="00587466">
        <w:rPr>
          <w:rFonts w:ascii="CordiaUPC" w:hAnsi="CordiaUPC" w:cs="CordiaUPC"/>
          <w:color w:val="000000"/>
          <w:spacing w:val="-2"/>
          <w:sz w:val="26"/>
          <w:szCs w:val="26"/>
          <w:lang w:val="en-US" w:bidi="th-TH"/>
        </w:rPr>
        <w:t>risk</w:t>
      </w:r>
      <w:proofErr w:type="gramEnd"/>
      <w:r w:rsidRPr="00587466">
        <w:rPr>
          <w:rFonts w:ascii="CordiaUPC" w:hAnsi="CordiaUPC" w:cs="CordiaUPC"/>
          <w:color w:val="000000"/>
          <w:spacing w:val="-2"/>
          <w:sz w:val="26"/>
          <w:szCs w:val="26"/>
          <w:lang w:val="en-US" w:bidi="th-TH"/>
        </w:rPr>
        <w:t xml:space="preserve"> and control framework.</w:t>
      </w:r>
    </w:p>
    <w:p w14:paraId="686D71A5" w14:textId="77777777" w:rsidR="005B1C6C" w:rsidRPr="004A7345" w:rsidRDefault="005B1C6C" w:rsidP="005B1C6C">
      <w:pPr>
        <w:spacing w:line="240" w:lineRule="auto"/>
        <w:jc w:val="both"/>
        <w:rPr>
          <w:rFonts w:ascii="CordiaUPC" w:hAnsi="CordiaUPC" w:cs="CordiaUPC"/>
          <w:sz w:val="10"/>
          <w:szCs w:val="10"/>
          <w:lang w:val="en-US" w:bidi="th-TH"/>
        </w:rPr>
      </w:pPr>
    </w:p>
    <w:p w14:paraId="49ADC38C" w14:textId="77777777" w:rsidR="005B1C6C" w:rsidRPr="00C47263" w:rsidRDefault="005B1C6C" w:rsidP="005B1C6C">
      <w:pPr>
        <w:ind w:left="562"/>
        <w:jc w:val="both"/>
        <w:rPr>
          <w:rFonts w:ascii="CordiaUPC" w:hAnsi="CordiaUPC" w:cs="CordiaUPC"/>
          <w:sz w:val="26"/>
          <w:szCs w:val="26"/>
        </w:rPr>
      </w:pPr>
      <w:r w:rsidRPr="00F332C2">
        <w:rPr>
          <w:rFonts w:ascii="CordiaUPC" w:hAnsi="CordiaUPC" w:cs="CordiaUPC"/>
          <w:color w:val="000000"/>
          <w:sz w:val="26"/>
          <w:szCs w:val="26"/>
          <w:lang w:val="en-US" w:bidi="th-TH"/>
        </w:rPr>
        <w:t>Within Compliance, Market</w:t>
      </w:r>
      <w:r w:rsidRPr="00C47263">
        <w:rPr>
          <w:rFonts w:ascii="CordiaUPC" w:hAnsi="CordiaUPC" w:cs="CordiaUPC"/>
          <w:sz w:val="26"/>
          <w:szCs w:val="26"/>
        </w:rPr>
        <w:t xml:space="preserve"> Conduct Risk Management (MCRM) </w:t>
      </w:r>
      <w:r>
        <w:rPr>
          <w:rFonts w:ascii="CordiaUPC" w:hAnsi="CordiaUPC" w:cs="CordiaUPC"/>
          <w:sz w:val="26"/>
          <w:szCs w:val="26"/>
        </w:rPr>
        <w:t>is a</w:t>
      </w:r>
      <w:r w:rsidRPr="00C47263">
        <w:rPr>
          <w:rFonts w:ascii="CordiaUPC" w:hAnsi="CordiaUPC" w:cs="CordiaUPC"/>
          <w:sz w:val="26"/>
          <w:szCs w:val="26"/>
        </w:rPr>
        <w:t xml:space="preserve"> dedicated 2</w:t>
      </w:r>
      <w:r w:rsidRPr="00C47263">
        <w:rPr>
          <w:rFonts w:ascii="CordiaUPC" w:hAnsi="CordiaUPC" w:cs="CordiaUPC"/>
          <w:sz w:val="26"/>
          <w:szCs w:val="26"/>
          <w:vertAlign w:val="superscript"/>
        </w:rPr>
        <w:t>nd</w:t>
      </w:r>
      <w:r w:rsidRPr="00C47263">
        <w:rPr>
          <w:rFonts w:ascii="CordiaUPC" w:hAnsi="CordiaUPC" w:cs="CordiaUPC"/>
          <w:sz w:val="26"/>
          <w:szCs w:val="26"/>
        </w:rPr>
        <w:t xml:space="preserve"> line of </w:t>
      </w:r>
      <w:proofErr w:type="spellStart"/>
      <w:r w:rsidRPr="00C47263">
        <w:rPr>
          <w:rFonts w:ascii="CordiaUPC" w:hAnsi="CordiaUPC" w:cs="CordiaUPC"/>
          <w:sz w:val="26"/>
          <w:szCs w:val="26"/>
        </w:rPr>
        <w:t>defense</w:t>
      </w:r>
      <w:proofErr w:type="spellEnd"/>
      <w:r w:rsidRPr="00C47263">
        <w:rPr>
          <w:rFonts w:ascii="CordiaUPC" w:hAnsi="CordiaUPC" w:cs="CordiaUPC"/>
          <w:sz w:val="26"/>
          <w:szCs w:val="26"/>
        </w:rPr>
        <w:t xml:space="preserve"> function governing the overall market conduct standard covering all 9 Pillars in line with Bank of Thailand’s guidelines </w:t>
      </w:r>
      <w:r>
        <w:rPr>
          <w:rFonts w:ascii="CordiaUPC" w:hAnsi="CordiaUPC" w:cs="CordiaUPC"/>
          <w:sz w:val="26"/>
          <w:szCs w:val="26"/>
        </w:rPr>
        <w:t>consisting of</w:t>
      </w:r>
      <w:r w:rsidRPr="00C47263">
        <w:rPr>
          <w:rFonts w:ascii="CordiaUPC" w:hAnsi="CordiaUPC" w:cs="CordiaUPC"/>
          <w:sz w:val="26"/>
          <w:szCs w:val="26"/>
        </w:rPr>
        <w:t xml:space="preserve"> Corporate culture and role &amp; responsibilities of Board of directors and senior management, Product development and client segmentation, Remuneration scheme, Sales process, Communication &amp; training, Data p</w:t>
      </w:r>
      <w:r>
        <w:rPr>
          <w:rFonts w:ascii="CordiaUPC" w:hAnsi="CordiaUPC" w:cs="CordiaUPC"/>
          <w:sz w:val="26"/>
          <w:szCs w:val="26"/>
        </w:rPr>
        <w:t xml:space="preserve">rotection , </w:t>
      </w:r>
      <w:r w:rsidRPr="00C47263">
        <w:rPr>
          <w:rFonts w:ascii="CordiaUPC" w:hAnsi="CordiaUPC" w:cs="CordiaUPC"/>
          <w:sz w:val="26"/>
          <w:szCs w:val="26"/>
        </w:rPr>
        <w:t>Problem</w:t>
      </w:r>
      <w:r>
        <w:rPr>
          <w:rFonts w:ascii="CordiaUPC" w:hAnsi="CordiaUPC" w:cs="CordiaUPC"/>
          <w:sz w:val="26"/>
          <w:szCs w:val="26"/>
        </w:rPr>
        <w:t xml:space="preserve"> solving</w:t>
      </w:r>
      <w:r w:rsidRPr="00C47263">
        <w:rPr>
          <w:rFonts w:ascii="CordiaUPC" w:hAnsi="CordiaUPC" w:cs="CordiaUPC"/>
          <w:sz w:val="26"/>
          <w:szCs w:val="26"/>
        </w:rPr>
        <w:t xml:space="preserve"> and </w:t>
      </w:r>
      <w:r>
        <w:rPr>
          <w:rFonts w:ascii="CordiaUPC" w:hAnsi="CordiaUPC" w:cs="CordiaUPC"/>
          <w:sz w:val="26"/>
          <w:szCs w:val="26"/>
        </w:rPr>
        <w:t>C</w:t>
      </w:r>
      <w:r w:rsidRPr="00C47263">
        <w:rPr>
          <w:rFonts w:ascii="CordiaUPC" w:hAnsi="CordiaUPC" w:cs="CordiaUPC"/>
          <w:sz w:val="26"/>
          <w:szCs w:val="26"/>
        </w:rPr>
        <w:t xml:space="preserve">omplaint handling, </w:t>
      </w:r>
      <w:r>
        <w:rPr>
          <w:rFonts w:ascii="CordiaUPC" w:hAnsi="CordiaUPC" w:cs="CordiaUPC"/>
          <w:sz w:val="26"/>
          <w:szCs w:val="26"/>
        </w:rPr>
        <w:t>All t</w:t>
      </w:r>
      <w:r w:rsidRPr="00C47263">
        <w:rPr>
          <w:rFonts w:ascii="CordiaUPC" w:hAnsi="CordiaUPC" w:cs="CordiaUPC"/>
          <w:sz w:val="26"/>
          <w:szCs w:val="26"/>
        </w:rPr>
        <w:t xml:space="preserve">hree lines of </w:t>
      </w:r>
      <w:proofErr w:type="spellStart"/>
      <w:r w:rsidRPr="00C47263">
        <w:rPr>
          <w:rFonts w:ascii="CordiaUPC" w:hAnsi="CordiaUPC" w:cs="CordiaUPC"/>
          <w:sz w:val="26"/>
          <w:szCs w:val="26"/>
        </w:rPr>
        <w:t>defense</w:t>
      </w:r>
      <w:proofErr w:type="spellEnd"/>
      <w:r>
        <w:rPr>
          <w:rFonts w:ascii="CordiaUPC" w:hAnsi="CordiaUPC" w:cs="CordiaUPC"/>
          <w:sz w:val="26"/>
          <w:szCs w:val="26"/>
        </w:rPr>
        <w:t xml:space="preserve"> are committed to </w:t>
      </w:r>
      <w:r w:rsidRPr="00C47263">
        <w:rPr>
          <w:rFonts w:ascii="CordiaUPC" w:hAnsi="CordiaUPC" w:cs="CordiaUPC"/>
          <w:sz w:val="26"/>
          <w:szCs w:val="26"/>
        </w:rPr>
        <w:t xml:space="preserve">ensure that the </w:t>
      </w:r>
      <w:r>
        <w:rPr>
          <w:rFonts w:ascii="CordiaUPC" w:hAnsi="CordiaUPC" w:cs="CordiaUPC"/>
          <w:sz w:val="26"/>
          <w:szCs w:val="26"/>
        </w:rPr>
        <w:t>B</w:t>
      </w:r>
      <w:r w:rsidRPr="00C47263">
        <w:rPr>
          <w:rFonts w:ascii="CordiaUPC" w:hAnsi="CordiaUPC" w:cs="CordiaUPC"/>
          <w:sz w:val="26"/>
          <w:szCs w:val="26"/>
        </w:rPr>
        <w:t xml:space="preserve">ank and </w:t>
      </w:r>
      <w:r>
        <w:rPr>
          <w:rFonts w:ascii="CordiaUPC" w:hAnsi="CordiaUPC" w:cs="CordiaUPC"/>
          <w:sz w:val="26"/>
          <w:szCs w:val="26"/>
        </w:rPr>
        <w:t>its subsidiaries</w:t>
      </w:r>
      <w:r w:rsidRPr="00C47263">
        <w:rPr>
          <w:rFonts w:ascii="CordiaUPC" w:hAnsi="CordiaUPC" w:cs="CordiaUPC"/>
          <w:sz w:val="26"/>
          <w:szCs w:val="26"/>
        </w:rPr>
        <w:t xml:space="preserve"> offer products and services transparently, fairly and responsibly, as well as ensure safekeeping of customer information. </w:t>
      </w:r>
    </w:p>
    <w:p w14:paraId="2A33AE53" w14:textId="77777777" w:rsidR="005B1C6C" w:rsidRPr="00061AE2" w:rsidRDefault="005B1C6C" w:rsidP="005B1C6C">
      <w:pPr>
        <w:spacing w:line="240" w:lineRule="auto"/>
        <w:jc w:val="both"/>
        <w:rPr>
          <w:rFonts w:ascii="CordiaUPC" w:hAnsi="CordiaUPC" w:cs="CordiaUPC"/>
          <w:sz w:val="14"/>
          <w:szCs w:val="14"/>
        </w:rPr>
      </w:pPr>
    </w:p>
    <w:p w14:paraId="1BB35F2D" w14:textId="77777777" w:rsidR="005B1C6C" w:rsidRDefault="005B1C6C" w:rsidP="005B1C6C">
      <w:pPr>
        <w:ind w:left="562"/>
        <w:jc w:val="both"/>
        <w:rPr>
          <w:rFonts w:ascii="CordiaUPC" w:hAnsi="CordiaUPC" w:cs="CordiaUPC"/>
          <w:sz w:val="26"/>
          <w:szCs w:val="26"/>
        </w:rPr>
      </w:pPr>
      <w:r w:rsidRPr="00C47263">
        <w:rPr>
          <w:rFonts w:ascii="CordiaUPC" w:hAnsi="CordiaUPC" w:cs="CordiaUPC"/>
          <w:sz w:val="26"/>
          <w:szCs w:val="26"/>
        </w:rPr>
        <w:t>Additionally, the Bank has established Credit Risk Management Department</w:t>
      </w:r>
      <w:r>
        <w:rPr>
          <w:rFonts w:ascii="CordiaUPC" w:hAnsi="CordiaUPC" w:cs="CordiaUPC"/>
          <w:sz w:val="26"/>
          <w:szCs w:val="26"/>
        </w:rPr>
        <w:t>s</w:t>
      </w:r>
      <w:r w:rsidRPr="00C47263">
        <w:rPr>
          <w:rFonts w:ascii="CordiaUPC" w:hAnsi="CordiaUPC" w:cs="CordiaUPC"/>
          <w:sz w:val="26"/>
          <w:szCs w:val="26"/>
        </w:rPr>
        <w:t xml:space="preserve"> in accordance with size of the borrowers</w:t>
      </w:r>
      <w:r>
        <w:rPr>
          <w:rFonts w:ascii="CordiaUPC" w:hAnsi="CordiaUPC" w:cs="CordiaUPC"/>
          <w:sz w:val="26"/>
          <w:szCs w:val="26"/>
        </w:rPr>
        <w:t xml:space="preserve"> and product offering</w:t>
      </w:r>
      <w:r w:rsidRPr="00C47263">
        <w:rPr>
          <w:rFonts w:ascii="CordiaUPC" w:hAnsi="CordiaUPC" w:cs="CordiaUPC"/>
          <w:sz w:val="26"/>
          <w:szCs w:val="26"/>
        </w:rPr>
        <w:t xml:space="preserve">, comprising of 1) Commercial Credit Risk Management, responsible for risk </w:t>
      </w:r>
      <w:r>
        <w:rPr>
          <w:rFonts w:ascii="CordiaUPC" w:hAnsi="CordiaUPC" w:cs="CordiaUPC"/>
          <w:sz w:val="26"/>
          <w:szCs w:val="26"/>
        </w:rPr>
        <w:t xml:space="preserve">approval, </w:t>
      </w:r>
      <w:r w:rsidRPr="00C47263">
        <w:rPr>
          <w:rFonts w:ascii="CordiaUPC" w:hAnsi="CordiaUPC" w:cs="CordiaUPC"/>
          <w:sz w:val="26"/>
          <w:szCs w:val="26"/>
        </w:rPr>
        <w:t>measurement</w:t>
      </w:r>
      <w:r>
        <w:rPr>
          <w:rFonts w:ascii="CordiaUPC" w:hAnsi="CordiaUPC" w:cs="CordiaUPC"/>
          <w:sz w:val="26"/>
          <w:szCs w:val="26"/>
        </w:rPr>
        <w:t xml:space="preserve"> and</w:t>
      </w:r>
      <w:r w:rsidRPr="00C47263">
        <w:rPr>
          <w:rFonts w:ascii="CordiaUPC" w:hAnsi="CordiaUPC" w:cs="CordiaUPC"/>
          <w:sz w:val="26"/>
          <w:szCs w:val="26"/>
        </w:rPr>
        <w:t xml:space="preserve"> management for the commercial </w:t>
      </w:r>
      <w:r>
        <w:rPr>
          <w:rFonts w:ascii="CordiaUPC" w:hAnsi="CordiaUPC" w:cs="CordiaUPC"/>
          <w:sz w:val="26"/>
          <w:szCs w:val="26"/>
        </w:rPr>
        <w:t>clients</w:t>
      </w:r>
      <w:r w:rsidRPr="00C47263">
        <w:rPr>
          <w:rFonts w:ascii="CordiaUPC" w:hAnsi="CordiaUPC" w:cs="CordiaUPC"/>
          <w:sz w:val="26"/>
          <w:szCs w:val="26"/>
        </w:rPr>
        <w:t>, which is separated according to size of the business to enhance risk management efficiency,</w:t>
      </w:r>
      <w:r>
        <w:rPr>
          <w:rFonts w:ascii="CordiaUPC" w:hAnsi="CordiaUPC" w:cs="CordiaUPC"/>
          <w:sz w:val="26"/>
          <w:szCs w:val="26"/>
        </w:rPr>
        <w:t xml:space="preserve"> </w:t>
      </w:r>
      <w:r w:rsidRPr="00C47263">
        <w:rPr>
          <w:rFonts w:ascii="CordiaUPC" w:hAnsi="CordiaUPC" w:cs="CordiaUPC"/>
          <w:sz w:val="26"/>
          <w:szCs w:val="26"/>
        </w:rPr>
        <w:t>including large, medium and small corporates</w:t>
      </w:r>
      <w:r>
        <w:rPr>
          <w:rFonts w:ascii="CordiaUPC" w:hAnsi="CordiaUPC" w:cs="CordiaUPC"/>
          <w:sz w:val="26"/>
          <w:szCs w:val="26"/>
        </w:rPr>
        <w:t xml:space="preserve"> and;</w:t>
      </w:r>
      <w:r w:rsidRPr="00C47263">
        <w:rPr>
          <w:rFonts w:ascii="CordiaUPC" w:hAnsi="CordiaUPC" w:cs="CordiaUPC"/>
          <w:sz w:val="26"/>
          <w:szCs w:val="26"/>
        </w:rPr>
        <w:t xml:space="preserve"> 2) Retail Credit Risk Management, responsible for risk </w:t>
      </w:r>
      <w:r>
        <w:rPr>
          <w:rFonts w:ascii="CordiaUPC" w:hAnsi="CordiaUPC" w:cs="CordiaUPC"/>
          <w:sz w:val="26"/>
          <w:szCs w:val="26"/>
        </w:rPr>
        <w:t xml:space="preserve">approval, </w:t>
      </w:r>
      <w:r w:rsidRPr="00C47263">
        <w:rPr>
          <w:rFonts w:ascii="CordiaUPC" w:hAnsi="CordiaUPC" w:cs="CordiaUPC"/>
          <w:sz w:val="26"/>
          <w:szCs w:val="26"/>
        </w:rPr>
        <w:t>measurement and management for secure</w:t>
      </w:r>
      <w:r>
        <w:rPr>
          <w:rFonts w:ascii="CordiaUPC" w:hAnsi="CordiaUPC" w:cs="CordiaUPC"/>
          <w:sz w:val="26"/>
          <w:szCs w:val="26"/>
        </w:rPr>
        <w:t>d</w:t>
      </w:r>
      <w:r w:rsidRPr="00C47263">
        <w:rPr>
          <w:rFonts w:ascii="CordiaUPC" w:hAnsi="CordiaUPC" w:cs="CordiaUPC"/>
          <w:sz w:val="26"/>
          <w:szCs w:val="26"/>
        </w:rPr>
        <w:t xml:space="preserve"> and unsecure</w:t>
      </w:r>
      <w:r>
        <w:rPr>
          <w:rFonts w:ascii="CordiaUPC" w:hAnsi="CordiaUPC" w:cs="CordiaUPC"/>
          <w:sz w:val="26"/>
          <w:szCs w:val="26"/>
        </w:rPr>
        <w:t>d</w:t>
      </w:r>
      <w:r w:rsidRPr="00C47263">
        <w:rPr>
          <w:rFonts w:ascii="CordiaUPC" w:hAnsi="CordiaUPC" w:cs="CordiaUPC"/>
          <w:sz w:val="26"/>
          <w:szCs w:val="26"/>
        </w:rPr>
        <w:t xml:space="preserve"> lending to individuals and small non-juristic businesses.</w:t>
      </w:r>
    </w:p>
    <w:p w14:paraId="4B56FD97" w14:textId="77777777" w:rsidR="005B1C6C" w:rsidRPr="00061AE2" w:rsidRDefault="005B1C6C" w:rsidP="005B1C6C">
      <w:pPr>
        <w:ind w:left="562"/>
        <w:jc w:val="both"/>
        <w:rPr>
          <w:rFonts w:ascii="CordiaUPC" w:hAnsi="CordiaUPC" w:cs="CordiaUPC"/>
          <w:sz w:val="28"/>
          <w:szCs w:val="28"/>
        </w:rPr>
      </w:pPr>
    </w:p>
    <w:p w14:paraId="634B6531" w14:textId="77777777" w:rsidR="005B1C6C" w:rsidRPr="00C47263" w:rsidRDefault="005B1C6C" w:rsidP="005B1C6C">
      <w:pPr>
        <w:tabs>
          <w:tab w:val="left" w:pos="540"/>
        </w:tabs>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5</w:t>
      </w:r>
      <w:r w:rsidRPr="00C47263">
        <w:rPr>
          <w:rFonts w:ascii="CordiaUPC" w:hAnsi="CordiaUPC" w:cs="CordiaUPC"/>
          <w:b/>
          <w:bCs/>
          <w:i/>
          <w:iCs/>
          <w:color w:val="000000"/>
          <w:sz w:val="26"/>
          <w:szCs w:val="26"/>
          <w:lang w:val="en-US" w:bidi="th-TH"/>
        </w:rPr>
        <w:t xml:space="preserve">.1 </w:t>
      </w:r>
      <w:r w:rsidRPr="00C47263">
        <w:rPr>
          <w:rFonts w:ascii="CordiaUPC" w:hAnsi="CordiaUPC" w:cs="CordiaUPC"/>
          <w:b/>
          <w:bCs/>
          <w:i/>
          <w:iCs/>
          <w:color w:val="000000"/>
          <w:sz w:val="26"/>
          <w:szCs w:val="26"/>
          <w:lang w:val="en-US" w:bidi="th-TH"/>
        </w:rPr>
        <w:tab/>
        <w:t>Credit risk</w:t>
      </w:r>
    </w:p>
    <w:p w14:paraId="5E75F2BF" w14:textId="77777777" w:rsidR="005B1C6C" w:rsidRPr="00C47263" w:rsidRDefault="005B1C6C" w:rsidP="005B1C6C">
      <w:pPr>
        <w:spacing w:line="220" w:lineRule="exact"/>
        <w:ind w:left="518"/>
        <w:jc w:val="both"/>
        <w:rPr>
          <w:rFonts w:ascii="CordiaUPC" w:hAnsi="CordiaUPC" w:cs="CordiaUPC"/>
          <w:color w:val="000000"/>
          <w:sz w:val="26"/>
          <w:szCs w:val="26"/>
          <w:lang w:val="en-US" w:bidi="th-TH"/>
        </w:rPr>
      </w:pPr>
    </w:p>
    <w:p w14:paraId="6DEE8371" w14:textId="77777777" w:rsidR="005B1C6C" w:rsidRPr="00C47263" w:rsidRDefault="005B1C6C" w:rsidP="005B1C6C">
      <w:pPr>
        <w:autoSpaceDE w:val="0"/>
        <w:autoSpaceDN w:val="0"/>
        <w:adjustRightInd w:val="0"/>
        <w:spacing w:line="240" w:lineRule="auto"/>
        <w:ind w:left="518"/>
        <w:jc w:val="thaiDistribute"/>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 xml:space="preserve">Credit risk is the risk to the Bank and its subsidiaries </w:t>
      </w:r>
      <w:proofErr w:type="gramStart"/>
      <w:r w:rsidRPr="00C47263">
        <w:rPr>
          <w:rFonts w:ascii="CordiaUPC" w:hAnsi="CordiaUPC" w:cs="CordiaUPC"/>
          <w:color w:val="000000"/>
          <w:sz w:val="26"/>
          <w:szCs w:val="26"/>
          <w:lang w:val="en-US" w:bidi="th-TH"/>
        </w:rPr>
        <w:t>as a result of</w:t>
      </w:r>
      <w:proofErr w:type="gramEnd"/>
      <w:r w:rsidRPr="00C47263">
        <w:rPr>
          <w:rFonts w:ascii="CordiaUPC" w:hAnsi="CordiaUPC" w:cs="CordiaUPC"/>
          <w:color w:val="000000"/>
          <w:sz w:val="26"/>
          <w:szCs w:val="26"/>
          <w:lang w:val="en-US" w:bidi="th-TH"/>
        </w:rPr>
        <w:t xml:space="preserve"> borrowers and/or counterparties failing to meet their financial or contractual obligations in accordance with agreed terms. It arises principally from granting loans and undertaking contingent liabilities, </w:t>
      </w:r>
      <w:proofErr w:type="gramStart"/>
      <w:r w:rsidRPr="00C47263">
        <w:rPr>
          <w:rFonts w:ascii="CordiaUPC" w:hAnsi="CordiaUPC" w:cs="CordiaUPC"/>
          <w:color w:val="000000"/>
          <w:sz w:val="26"/>
          <w:szCs w:val="26"/>
          <w:lang w:val="en-US" w:bidi="th-TH"/>
        </w:rPr>
        <w:t>and also</w:t>
      </w:r>
      <w:proofErr w:type="gramEnd"/>
      <w:r w:rsidRPr="00C47263">
        <w:rPr>
          <w:rFonts w:ascii="CordiaUPC" w:hAnsi="CordiaUPC" w:cs="CordiaUPC"/>
          <w:color w:val="000000"/>
          <w:sz w:val="26"/>
          <w:szCs w:val="26"/>
          <w:lang w:val="en-US" w:bidi="th-TH"/>
        </w:rPr>
        <w:t xml:space="preserve"> from certain off-balance sheet items products such as guarantees and derivatives, etc.</w:t>
      </w:r>
    </w:p>
    <w:p w14:paraId="72358221" w14:textId="77777777" w:rsidR="005B1C6C" w:rsidRPr="00C47263" w:rsidRDefault="005B1C6C" w:rsidP="005B1C6C">
      <w:pPr>
        <w:spacing w:line="220" w:lineRule="exact"/>
        <w:ind w:left="518"/>
        <w:jc w:val="both"/>
        <w:rPr>
          <w:rFonts w:ascii="CordiaUPC" w:hAnsi="CordiaUPC" w:cs="CordiaUPC"/>
          <w:i/>
          <w:iCs/>
          <w:color w:val="000000"/>
          <w:sz w:val="26"/>
          <w:szCs w:val="26"/>
          <w:lang w:val="en-US" w:bidi="th-TH"/>
        </w:rPr>
      </w:pPr>
    </w:p>
    <w:p w14:paraId="09CE2467" w14:textId="77777777" w:rsidR="005B1C6C" w:rsidRPr="00C47263" w:rsidRDefault="005B1C6C" w:rsidP="005B1C6C">
      <w:pPr>
        <w:ind w:left="518"/>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Credit Risk Appetite Statement (Credit RAS)</w:t>
      </w:r>
    </w:p>
    <w:p w14:paraId="445732FF" w14:textId="77777777" w:rsidR="005B1C6C" w:rsidRPr="00C47263" w:rsidRDefault="005B1C6C" w:rsidP="005B1C6C">
      <w:pPr>
        <w:spacing w:line="220" w:lineRule="exact"/>
        <w:ind w:left="518"/>
        <w:jc w:val="both"/>
        <w:rPr>
          <w:rFonts w:ascii="CordiaUPC" w:hAnsi="CordiaUPC" w:cs="CordiaUPC"/>
          <w:color w:val="000000"/>
          <w:sz w:val="26"/>
          <w:szCs w:val="26"/>
          <w:lang w:val="en-US" w:bidi="th-TH"/>
        </w:rPr>
      </w:pPr>
    </w:p>
    <w:p w14:paraId="604C4796" w14:textId="77777777" w:rsidR="005B1C6C" w:rsidRPr="00C47263" w:rsidRDefault="005B1C6C" w:rsidP="005B1C6C">
      <w:pPr>
        <w:ind w:left="518"/>
        <w:jc w:val="both"/>
        <w:rPr>
          <w:rFonts w:ascii="CordiaUPC" w:hAnsi="CordiaUPC" w:cs="CordiaUPC"/>
          <w:i/>
          <w:iCs/>
          <w:color w:val="000000"/>
          <w:sz w:val="26"/>
          <w:szCs w:val="26"/>
          <w:lang w:val="en-US" w:bidi="th-TH"/>
        </w:rPr>
      </w:pPr>
      <w:r w:rsidRPr="00C47263">
        <w:rPr>
          <w:rFonts w:ascii="CordiaUPC" w:hAnsi="CordiaUPC" w:cs="CordiaUPC"/>
          <w:color w:val="000000"/>
          <w:sz w:val="26"/>
          <w:szCs w:val="26"/>
          <w:lang w:val="en-US" w:bidi="th-TH"/>
        </w:rPr>
        <w:t xml:space="preserve">Credit RAS is a formally documented statement of the maximum level of credit risk that the Bank and its subsidiaries are willing to accept in pursuit of its business objectives. The Bank and its subsidiaries develop and review its Credit RAS at Bank-wide level, BU level and Portfolio level, covering all relevant credit risk metrics to monitor the quality of credit portfolio and control obligor concentration. </w:t>
      </w:r>
    </w:p>
    <w:p w14:paraId="6963355C" w14:textId="01958463" w:rsidR="005B1C6C" w:rsidRDefault="005B1C6C" w:rsidP="005B1C6C">
      <w:pPr>
        <w:autoSpaceDE w:val="0"/>
        <w:autoSpaceDN w:val="0"/>
        <w:adjustRightInd w:val="0"/>
        <w:spacing w:line="200" w:lineRule="exact"/>
        <w:ind w:left="518"/>
        <w:jc w:val="thaiDistribute"/>
        <w:rPr>
          <w:rFonts w:ascii="CordiaUPC" w:hAnsi="CordiaUPC" w:cs="CordiaUPC"/>
          <w:color w:val="000000"/>
          <w:sz w:val="26"/>
          <w:szCs w:val="26"/>
          <w:u w:val="single"/>
          <w:lang w:val="en-US" w:bidi="th-TH"/>
        </w:rPr>
      </w:pPr>
    </w:p>
    <w:p w14:paraId="60047D84" w14:textId="27500999"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u w:val="single"/>
          <w:lang w:val="en-US" w:bidi="th-TH"/>
        </w:rPr>
      </w:pPr>
    </w:p>
    <w:p w14:paraId="448CECF4" w14:textId="6D6B1338"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u w:val="single"/>
          <w:lang w:val="en-US" w:bidi="th-TH"/>
        </w:rPr>
      </w:pPr>
    </w:p>
    <w:p w14:paraId="3FCD4F98" w14:textId="4273449F"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u w:val="single"/>
          <w:lang w:val="en-US" w:bidi="th-TH"/>
        </w:rPr>
      </w:pPr>
    </w:p>
    <w:p w14:paraId="5B1C6FC3" w14:textId="77777777" w:rsidR="007E42D5" w:rsidRPr="00C47263" w:rsidRDefault="007E42D5" w:rsidP="005B1C6C">
      <w:pPr>
        <w:autoSpaceDE w:val="0"/>
        <w:autoSpaceDN w:val="0"/>
        <w:adjustRightInd w:val="0"/>
        <w:spacing w:line="200" w:lineRule="exact"/>
        <w:ind w:left="518"/>
        <w:jc w:val="thaiDistribute"/>
        <w:rPr>
          <w:rFonts w:ascii="CordiaUPC" w:hAnsi="CordiaUPC" w:cs="CordiaUPC"/>
          <w:color w:val="000000"/>
          <w:sz w:val="26"/>
          <w:szCs w:val="26"/>
          <w:u w:val="single"/>
          <w:lang w:val="en-US" w:bidi="th-TH"/>
        </w:rPr>
      </w:pPr>
    </w:p>
    <w:p w14:paraId="1E02EB88" w14:textId="77777777" w:rsidR="005B1C6C" w:rsidRPr="00C47263" w:rsidRDefault="005B1C6C" w:rsidP="005B1C6C">
      <w:pPr>
        <w:ind w:firstLine="518"/>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Credit Risk Policies and Guidelines</w:t>
      </w:r>
    </w:p>
    <w:p w14:paraId="71128377" w14:textId="77777777" w:rsidR="005B1C6C" w:rsidRPr="00C47263" w:rsidRDefault="005B1C6C" w:rsidP="005B1C6C">
      <w:pPr>
        <w:spacing w:line="220" w:lineRule="exact"/>
        <w:ind w:left="518"/>
        <w:jc w:val="both"/>
        <w:rPr>
          <w:rFonts w:ascii="CordiaUPC" w:hAnsi="CordiaUPC" w:cs="CordiaUPC"/>
          <w:i/>
          <w:iCs/>
          <w:color w:val="000000"/>
          <w:sz w:val="26"/>
          <w:szCs w:val="26"/>
          <w:lang w:val="en-US" w:bidi="th-TH"/>
        </w:rPr>
      </w:pPr>
    </w:p>
    <w:p w14:paraId="6E4A5BDF" w14:textId="3008ECB9" w:rsidR="005B1C6C" w:rsidRPr="00C47263" w:rsidRDefault="005B1C6C" w:rsidP="005B1C6C">
      <w:pPr>
        <w:tabs>
          <w:tab w:val="left" w:pos="8222"/>
        </w:tabs>
        <w:autoSpaceDE w:val="0"/>
        <w:autoSpaceDN w:val="0"/>
        <w:adjustRightInd w:val="0"/>
        <w:spacing w:line="240" w:lineRule="auto"/>
        <w:ind w:left="518"/>
        <w:jc w:val="thaiDistribute"/>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The Bank has put in place Master Credit Risk Management Policy to govern all key aspects of credit risk management.  In addition, Credit risk management</w:t>
      </w:r>
      <w:r>
        <w:rPr>
          <w:rFonts w:ascii="CordiaUPC" w:hAnsi="CordiaUPC" w:cs="CordiaUPC"/>
          <w:color w:val="000000"/>
          <w:sz w:val="26"/>
          <w:szCs w:val="26"/>
          <w:lang w:val="en-US" w:bidi="th-TH"/>
        </w:rPr>
        <w:t xml:space="preserve"> </w:t>
      </w:r>
      <w:r w:rsidR="005948B0">
        <w:rPr>
          <w:rFonts w:ascii="CordiaUPC" w:hAnsi="CordiaUPC" w:cs="CordiaUPC"/>
          <w:color w:val="000000"/>
          <w:sz w:val="26"/>
          <w:szCs w:val="26"/>
          <w:lang w:val="en-US" w:bidi="th-TH"/>
        </w:rPr>
        <w:t>sub policies</w:t>
      </w:r>
      <w:r>
        <w:rPr>
          <w:rFonts w:ascii="CordiaUPC" w:hAnsi="CordiaUPC" w:cs="CordiaUPC"/>
          <w:color w:val="000000"/>
          <w:sz w:val="26"/>
          <w:szCs w:val="26"/>
          <w:lang w:val="en-US" w:bidi="th-TH"/>
        </w:rPr>
        <w:t xml:space="preserve">, </w:t>
      </w:r>
      <w:r w:rsidRPr="00C47263">
        <w:rPr>
          <w:rFonts w:ascii="CordiaUPC" w:hAnsi="CordiaUPC" w:cs="CordiaUPC"/>
          <w:color w:val="000000"/>
          <w:sz w:val="26"/>
          <w:szCs w:val="26"/>
          <w:lang w:val="en-US" w:bidi="th-TH"/>
        </w:rPr>
        <w:t xml:space="preserve">guidelines </w:t>
      </w:r>
      <w:r>
        <w:rPr>
          <w:rFonts w:ascii="CordiaUPC" w:hAnsi="CordiaUPC" w:cs="CordiaUPC"/>
          <w:color w:val="000000"/>
          <w:sz w:val="26"/>
          <w:szCs w:val="26"/>
          <w:lang w:val="en-US" w:bidi="th-TH"/>
        </w:rPr>
        <w:t xml:space="preserve">and procedures </w:t>
      </w:r>
      <w:r w:rsidRPr="00C47263">
        <w:rPr>
          <w:rFonts w:ascii="CordiaUPC" w:hAnsi="CordiaUPC" w:cs="CordiaUPC"/>
          <w:color w:val="000000"/>
          <w:sz w:val="26"/>
          <w:szCs w:val="26"/>
          <w:lang w:val="en-US" w:bidi="th-TH"/>
        </w:rPr>
        <w:t xml:space="preserve">are established to provide the guidance in each credit risk aspects stated in Master Credit Risk Management Policy. All relevant business units and support units are required to formulate supplementary credit policies, guidelines, framework, standards, criteria, </w:t>
      </w:r>
      <w:proofErr w:type="gramStart"/>
      <w:r w:rsidRPr="00C47263">
        <w:rPr>
          <w:rFonts w:ascii="CordiaUPC" w:hAnsi="CordiaUPC" w:cs="CordiaUPC"/>
          <w:color w:val="000000"/>
          <w:sz w:val="26"/>
          <w:szCs w:val="26"/>
          <w:lang w:val="en-US" w:bidi="th-TH"/>
        </w:rPr>
        <w:t>processes</w:t>
      </w:r>
      <w:proofErr w:type="gramEnd"/>
      <w:r w:rsidRPr="00C47263">
        <w:rPr>
          <w:rFonts w:ascii="CordiaUPC" w:hAnsi="CordiaUPC" w:cs="CordiaUPC"/>
          <w:color w:val="000000"/>
          <w:sz w:val="26"/>
          <w:szCs w:val="26"/>
          <w:lang w:val="en-US" w:bidi="th-TH"/>
        </w:rPr>
        <w:t xml:space="preserve"> and procedures specific to their respective businesses.</w:t>
      </w:r>
    </w:p>
    <w:p w14:paraId="35B36CBA" w14:textId="77777777" w:rsidR="005B1C6C" w:rsidRDefault="005B1C6C" w:rsidP="005B1C6C">
      <w:pPr>
        <w:tabs>
          <w:tab w:val="left" w:pos="8222"/>
        </w:tabs>
        <w:autoSpaceDE w:val="0"/>
        <w:autoSpaceDN w:val="0"/>
        <w:adjustRightInd w:val="0"/>
        <w:spacing w:line="200" w:lineRule="exact"/>
        <w:ind w:left="518"/>
        <w:jc w:val="thaiDistribute"/>
        <w:rPr>
          <w:rFonts w:ascii="CordiaUPC" w:hAnsi="CordiaUPC" w:cs="CordiaUPC"/>
          <w:color w:val="000000"/>
          <w:sz w:val="26"/>
          <w:szCs w:val="26"/>
          <w:lang w:val="en-US" w:bidi="th-TH"/>
        </w:rPr>
      </w:pPr>
    </w:p>
    <w:p w14:paraId="3F5EF902" w14:textId="77777777" w:rsidR="005B1C6C" w:rsidRPr="00C47263" w:rsidRDefault="005B1C6C" w:rsidP="005B1C6C">
      <w:pPr>
        <w:ind w:left="518"/>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Credit Approval Process</w:t>
      </w:r>
    </w:p>
    <w:p w14:paraId="3983889C" w14:textId="77777777" w:rsidR="005B1C6C" w:rsidRPr="00C47263" w:rsidRDefault="005B1C6C" w:rsidP="005B1C6C">
      <w:pPr>
        <w:spacing w:line="200" w:lineRule="exact"/>
        <w:ind w:left="518"/>
        <w:jc w:val="both"/>
        <w:rPr>
          <w:rFonts w:ascii="CordiaUPC" w:hAnsi="CordiaUPC" w:cs="CordiaUPC"/>
          <w:b/>
          <w:bCs/>
          <w:i/>
          <w:iCs/>
          <w:color w:val="000000"/>
          <w:sz w:val="26"/>
          <w:szCs w:val="26"/>
          <w:lang w:val="en-US" w:bidi="th-TH"/>
        </w:rPr>
      </w:pPr>
    </w:p>
    <w:p w14:paraId="061C9C12" w14:textId="77777777" w:rsidR="005B1C6C" w:rsidRPr="00C47263" w:rsidRDefault="005B1C6C" w:rsidP="005B1C6C">
      <w:pPr>
        <w:autoSpaceDE w:val="0"/>
        <w:autoSpaceDN w:val="0"/>
        <w:spacing w:line="240" w:lineRule="auto"/>
        <w:ind w:left="516"/>
        <w:jc w:val="thaiDistribute"/>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 xml:space="preserve">In managing credit risk, the Bank and its subsidiaries segregate the roles and responsibilities of the credit marketing function from the credit granting function to ensure proper checks and balances. Individual credit risk is </w:t>
      </w:r>
      <w:proofErr w:type="spellStart"/>
      <w:r w:rsidRPr="00C47263">
        <w:rPr>
          <w:rFonts w:ascii="CordiaUPC" w:hAnsi="CordiaUPC" w:cs="CordiaUPC"/>
          <w:color w:val="000000"/>
          <w:sz w:val="26"/>
          <w:szCs w:val="26"/>
          <w:lang w:val="en-US" w:bidi="th-TH"/>
        </w:rPr>
        <w:t>analysed</w:t>
      </w:r>
      <w:proofErr w:type="spellEnd"/>
      <w:r w:rsidRPr="00C47263">
        <w:rPr>
          <w:rFonts w:ascii="CordiaUPC" w:hAnsi="CordiaUPC" w:cs="CordiaUPC"/>
          <w:color w:val="000000"/>
          <w:sz w:val="26"/>
          <w:szCs w:val="26"/>
          <w:lang w:val="en-US" w:bidi="th-TH"/>
        </w:rPr>
        <w:t xml:space="preserve"> and assessed by experienced credit officers and approved by an appropriate authority depending on the size and credit rating of customer.   </w:t>
      </w:r>
    </w:p>
    <w:p w14:paraId="129C1863" w14:textId="77777777" w:rsidR="005B1C6C" w:rsidRPr="00061AE2" w:rsidRDefault="005B1C6C" w:rsidP="005B1C6C">
      <w:pPr>
        <w:spacing w:line="200" w:lineRule="exact"/>
        <w:ind w:left="518"/>
        <w:rPr>
          <w:rFonts w:ascii="CordiaUPC" w:hAnsi="CordiaUPC" w:cs="CordiaUPC"/>
          <w:color w:val="000000"/>
          <w:sz w:val="24"/>
          <w:szCs w:val="24"/>
        </w:rPr>
      </w:pPr>
    </w:p>
    <w:p w14:paraId="09604A23" w14:textId="77777777" w:rsidR="005B1C6C" w:rsidRPr="00C47263" w:rsidRDefault="005B1C6C" w:rsidP="005B1C6C">
      <w:pPr>
        <w:autoSpaceDE w:val="0"/>
        <w:autoSpaceDN w:val="0"/>
        <w:spacing w:line="240" w:lineRule="auto"/>
        <w:ind w:left="518"/>
        <w:jc w:val="thaiDistribute"/>
        <w:rPr>
          <w:rFonts w:ascii="CordiaUPC" w:hAnsi="CordiaUPC" w:cs="CordiaUPC"/>
          <w:color w:val="000000"/>
          <w:sz w:val="26"/>
          <w:szCs w:val="26"/>
        </w:rPr>
      </w:pPr>
      <w:r w:rsidRPr="00C47263">
        <w:rPr>
          <w:rFonts w:ascii="CordiaUPC" w:hAnsi="CordiaUPC" w:cs="CordiaUPC"/>
          <w:color w:val="000000"/>
          <w:sz w:val="26"/>
          <w:szCs w:val="26"/>
        </w:rPr>
        <w:t xml:space="preserve">Where appropriate, </w:t>
      </w:r>
      <w:r w:rsidRPr="00C47263">
        <w:rPr>
          <w:rFonts w:ascii="CordiaUPC" w:hAnsi="CordiaUPC" w:cs="CordiaUPC"/>
          <w:color w:val="000000"/>
          <w:sz w:val="26"/>
          <w:szCs w:val="26"/>
          <w:lang w:val="en-US" w:bidi="th-TH"/>
        </w:rPr>
        <w:t xml:space="preserve">the Bank and its subsidiaries </w:t>
      </w:r>
      <w:r w:rsidRPr="00C47263">
        <w:rPr>
          <w:rFonts w:ascii="CordiaUPC" w:hAnsi="CordiaUPC" w:cs="CordiaUPC"/>
          <w:color w:val="000000"/>
          <w:sz w:val="26"/>
          <w:szCs w:val="26"/>
        </w:rPr>
        <w:t xml:space="preserve">demand the placement of adequate collateral by customers in various forms </w:t>
      </w:r>
      <w:r w:rsidRPr="00C47263">
        <w:rPr>
          <w:rFonts w:ascii="CordiaUPC" w:hAnsi="CordiaUPC" w:cs="CordiaUPC"/>
          <w:color w:val="000000"/>
          <w:spacing w:val="-4"/>
          <w:sz w:val="26"/>
          <w:szCs w:val="26"/>
        </w:rPr>
        <w:t>including, for example, land and building, bank deposits, securities, and personal/corporate guarantees, etc.</w:t>
      </w:r>
    </w:p>
    <w:p w14:paraId="4E08CEB8" w14:textId="77777777" w:rsidR="005B1C6C" w:rsidRPr="00061AE2" w:rsidRDefault="005B1C6C" w:rsidP="005B1C6C">
      <w:pPr>
        <w:autoSpaceDE w:val="0"/>
        <w:autoSpaceDN w:val="0"/>
        <w:adjustRightInd w:val="0"/>
        <w:spacing w:line="200" w:lineRule="exact"/>
        <w:ind w:left="518"/>
        <w:jc w:val="thaiDistribute"/>
        <w:rPr>
          <w:rFonts w:ascii="CordiaUPC" w:hAnsi="CordiaUPC" w:cs="CordiaUPC"/>
          <w:color w:val="000000"/>
          <w:sz w:val="24"/>
          <w:szCs w:val="24"/>
          <w:lang w:bidi="th-TH"/>
        </w:rPr>
      </w:pPr>
    </w:p>
    <w:p w14:paraId="42EF56EA" w14:textId="77777777" w:rsidR="005B1C6C" w:rsidRDefault="005B1C6C" w:rsidP="005B1C6C">
      <w:pPr>
        <w:autoSpaceDE w:val="0"/>
        <w:autoSpaceDN w:val="0"/>
        <w:adjustRightInd w:val="0"/>
        <w:spacing w:line="240" w:lineRule="auto"/>
        <w:ind w:left="539"/>
        <w:jc w:val="thaiDistribute"/>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 xml:space="preserve">The Bank and its subsidiaries have contingent liabilities by issuing </w:t>
      </w:r>
      <w:r>
        <w:rPr>
          <w:rFonts w:ascii="CordiaUPC" w:hAnsi="CordiaUPC" w:cs="CordiaUPC"/>
          <w:color w:val="000000"/>
          <w:sz w:val="26"/>
          <w:szCs w:val="26"/>
          <w:lang w:val="en-US" w:bidi="th-TH"/>
        </w:rPr>
        <w:t>payment and other</w:t>
      </w:r>
      <w:r w:rsidRPr="00C47263">
        <w:rPr>
          <w:rFonts w:ascii="CordiaUPC" w:hAnsi="CordiaUPC" w:cs="CordiaUPC"/>
          <w:color w:val="000000"/>
          <w:sz w:val="26"/>
          <w:szCs w:val="26"/>
          <w:lang w:val="en-US" w:bidi="th-TH"/>
        </w:rPr>
        <w:t xml:space="preserve"> forms of guarantees, as well as issuing letters of credit and </w:t>
      </w:r>
      <w:proofErr w:type="gramStart"/>
      <w:r w:rsidRPr="00C47263">
        <w:rPr>
          <w:rFonts w:ascii="CordiaUPC" w:hAnsi="CordiaUPC" w:cs="CordiaUPC"/>
          <w:color w:val="000000"/>
          <w:sz w:val="26"/>
          <w:szCs w:val="26"/>
          <w:lang w:val="en-US" w:bidi="th-TH"/>
        </w:rPr>
        <w:t xml:space="preserve">endorsing </w:t>
      </w:r>
      <w:r>
        <w:rPr>
          <w:rFonts w:ascii="CordiaUPC" w:hAnsi="CordiaUPC" w:cs="CordiaUPC"/>
          <w:color w:val="000000"/>
          <w:sz w:val="26"/>
          <w:szCs w:val="26"/>
          <w:lang w:val="en-US" w:bidi="th-TH"/>
        </w:rPr>
        <w:t xml:space="preserve"> </w:t>
      </w:r>
      <w:r w:rsidRPr="00C47263">
        <w:rPr>
          <w:rFonts w:ascii="CordiaUPC" w:hAnsi="CordiaUPC" w:cs="CordiaUPC"/>
          <w:color w:val="000000"/>
          <w:sz w:val="26"/>
          <w:szCs w:val="26"/>
          <w:lang w:val="en-US" w:bidi="th-TH"/>
        </w:rPr>
        <w:t>AVAL</w:t>
      </w:r>
      <w:proofErr w:type="gramEnd"/>
      <w:r w:rsidRPr="00C47263">
        <w:rPr>
          <w:rFonts w:ascii="CordiaUPC" w:hAnsi="CordiaUPC" w:cs="CordiaUPC"/>
          <w:color w:val="000000"/>
          <w:sz w:val="26"/>
          <w:szCs w:val="26"/>
          <w:lang w:val="en-US" w:bidi="th-TH"/>
        </w:rPr>
        <w:t xml:space="preserve"> on commercial bills and notes for its customers. Such contingent transaction activities require assessment o</w:t>
      </w:r>
      <w:r>
        <w:rPr>
          <w:rFonts w:ascii="CordiaUPC" w:hAnsi="CordiaUPC" w:cs="CordiaUPC"/>
          <w:color w:val="000000"/>
          <w:sz w:val="26"/>
          <w:szCs w:val="26"/>
          <w:lang w:val="en-US" w:bidi="th-TH"/>
        </w:rPr>
        <w:t>f</w:t>
      </w:r>
      <w:r w:rsidRPr="00C47263">
        <w:rPr>
          <w:rFonts w:ascii="CordiaUPC" w:hAnsi="CordiaUPC" w:cs="CordiaUPC"/>
          <w:color w:val="000000"/>
          <w:sz w:val="26"/>
          <w:szCs w:val="26"/>
          <w:lang w:val="en-US" w:bidi="th-TH"/>
        </w:rPr>
        <w:t xml:space="preserve"> financial condition of customers in the same manner as done for direct lending. The Bank and its subsidiaries also make a standard practice to set conditions to mitigate the elements of risk in the same manner as for direct lending procedures.</w:t>
      </w:r>
      <w:bookmarkStart w:id="1" w:name="_Hlk60922375"/>
    </w:p>
    <w:p w14:paraId="72E62253" w14:textId="77777777" w:rsidR="005B1C6C" w:rsidRPr="00061AE2" w:rsidRDefault="005B1C6C" w:rsidP="005B1C6C">
      <w:pPr>
        <w:autoSpaceDE w:val="0"/>
        <w:autoSpaceDN w:val="0"/>
        <w:adjustRightInd w:val="0"/>
        <w:spacing w:line="240" w:lineRule="auto"/>
        <w:ind w:left="539"/>
        <w:jc w:val="thaiDistribute"/>
        <w:rPr>
          <w:rFonts w:ascii="CordiaUPC" w:hAnsi="CordiaUPC" w:cs="CordiaUPC"/>
          <w:i/>
          <w:iCs/>
          <w:color w:val="000000"/>
          <w:sz w:val="14"/>
          <w:szCs w:val="14"/>
          <w:lang w:val="en-US" w:bidi="th-TH"/>
        </w:rPr>
      </w:pPr>
    </w:p>
    <w:p w14:paraId="01BFC9C2" w14:textId="77777777" w:rsidR="005B1C6C" w:rsidRPr="00C47263" w:rsidRDefault="005B1C6C" w:rsidP="005B1C6C">
      <w:pPr>
        <w:ind w:left="518"/>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Internal Audit</w:t>
      </w:r>
    </w:p>
    <w:p w14:paraId="35ABD7D7" w14:textId="77777777" w:rsidR="005B1C6C" w:rsidRPr="00C47263" w:rsidRDefault="005B1C6C" w:rsidP="005B1C6C">
      <w:pPr>
        <w:autoSpaceDE w:val="0"/>
        <w:autoSpaceDN w:val="0"/>
        <w:adjustRightInd w:val="0"/>
        <w:spacing w:line="200" w:lineRule="exact"/>
        <w:ind w:left="518"/>
        <w:jc w:val="thaiDistribute"/>
        <w:rPr>
          <w:rFonts w:ascii="CordiaUPC" w:hAnsi="CordiaUPC" w:cs="CordiaUPC"/>
          <w:b/>
          <w:bCs/>
          <w:i/>
          <w:iCs/>
          <w:color w:val="000000"/>
          <w:sz w:val="26"/>
          <w:szCs w:val="26"/>
          <w:lang w:val="en-US" w:bidi="th-TH"/>
        </w:rPr>
      </w:pPr>
    </w:p>
    <w:p w14:paraId="1C842E13" w14:textId="77777777" w:rsidR="005B1C6C" w:rsidRPr="00C47263" w:rsidRDefault="005B1C6C" w:rsidP="005B1C6C">
      <w:pPr>
        <w:ind w:left="540"/>
        <w:jc w:val="both"/>
        <w:rPr>
          <w:rFonts w:ascii="CordiaUPC" w:hAnsi="CordiaUPC" w:cs="CordiaUPC"/>
          <w:color w:val="000000"/>
          <w:sz w:val="26"/>
          <w:szCs w:val="26"/>
          <w:lang w:val="en-US" w:bidi="th-TH"/>
        </w:rPr>
      </w:pPr>
      <w:r w:rsidRPr="00C47263">
        <w:rPr>
          <w:rFonts w:ascii="CordiaUPC" w:hAnsi="CordiaUPC" w:cs="CordiaUPC"/>
          <w:color w:val="000000"/>
          <w:sz w:val="26"/>
          <w:szCs w:val="26"/>
          <w:lang w:val="en-US" w:bidi="th-TH"/>
        </w:rPr>
        <w:t>The Audit unit,</w:t>
      </w:r>
      <w:r>
        <w:rPr>
          <w:rFonts w:ascii="CordiaUPC" w:hAnsi="CordiaUPC" w:cs="CordiaUPC"/>
          <w:color w:val="000000"/>
          <w:sz w:val="26"/>
          <w:szCs w:val="26"/>
          <w:lang w:val="en-US" w:bidi="th-TH"/>
        </w:rPr>
        <w:t xml:space="preserve"> an</w:t>
      </w:r>
      <w:r w:rsidRPr="00C47263">
        <w:rPr>
          <w:rFonts w:ascii="CordiaUPC" w:hAnsi="CordiaUPC" w:cs="CordiaUPC"/>
          <w:color w:val="000000"/>
          <w:sz w:val="26"/>
          <w:szCs w:val="26"/>
          <w:lang w:val="en-US" w:bidi="th-TH"/>
        </w:rPr>
        <w:t xml:space="preserve"> independent unit, is responsible for performing the assessments and making recommendations to improve the adequacy and effectiveness of credit-related processes and the risk management processes. </w:t>
      </w:r>
    </w:p>
    <w:p w14:paraId="15E846A7" w14:textId="77777777" w:rsidR="005B1C6C" w:rsidRPr="00061AE2" w:rsidRDefault="005B1C6C" w:rsidP="005B1C6C">
      <w:pPr>
        <w:autoSpaceDE w:val="0"/>
        <w:autoSpaceDN w:val="0"/>
        <w:adjustRightInd w:val="0"/>
        <w:spacing w:line="200" w:lineRule="exact"/>
        <w:ind w:left="518"/>
        <w:jc w:val="thaiDistribute"/>
        <w:rPr>
          <w:rFonts w:ascii="CordiaUPC" w:hAnsi="CordiaUPC" w:cs="CordiaUPC"/>
          <w:i/>
          <w:iCs/>
          <w:color w:val="000000"/>
          <w:szCs w:val="22"/>
          <w:u w:val="single"/>
          <w:lang w:val="en-US" w:bidi="th-TH"/>
        </w:rPr>
      </w:pPr>
    </w:p>
    <w:p w14:paraId="0AEB2D8B" w14:textId="77777777" w:rsidR="005B1C6C" w:rsidRPr="00C47263" w:rsidRDefault="005B1C6C" w:rsidP="005B1C6C">
      <w:pPr>
        <w:ind w:left="540"/>
        <w:jc w:val="both"/>
        <w:rPr>
          <w:rFonts w:ascii="CordiaUPC" w:hAnsi="CordiaUPC" w:cs="CordiaUPC"/>
          <w:i/>
          <w:iCs/>
          <w:color w:val="000000"/>
          <w:sz w:val="26"/>
          <w:szCs w:val="26"/>
          <w:u w:val="single"/>
          <w:lang w:val="en-US" w:bidi="th-TH"/>
        </w:rPr>
      </w:pPr>
      <w:r w:rsidRPr="00C47263">
        <w:rPr>
          <w:rFonts w:ascii="CordiaUPC" w:hAnsi="CordiaUPC" w:cs="CordiaUPC"/>
          <w:i/>
          <w:iCs/>
          <w:color w:val="000000"/>
          <w:sz w:val="26"/>
          <w:szCs w:val="26"/>
          <w:u w:val="single"/>
          <w:lang w:val="en-US" w:bidi="th-TH"/>
        </w:rPr>
        <w:t>Independent Credit Review</w:t>
      </w:r>
    </w:p>
    <w:p w14:paraId="7B3EDBCC" w14:textId="77777777" w:rsidR="005B1C6C" w:rsidRPr="00061AE2" w:rsidRDefault="005B1C6C" w:rsidP="005B1C6C">
      <w:pPr>
        <w:autoSpaceDE w:val="0"/>
        <w:autoSpaceDN w:val="0"/>
        <w:adjustRightInd w:val="0"/>
        <w:spacing w:line="200" w:lineRule="exact"/>
        <w:ind w:left="518"/>
        <w:jc w:val="thaiDistribute"/>
        <w:rPr>
          <w:rFonts w:ascii="CordiaUPC" w:hAnsi="CordiaUPC" w:cs="CordiaUPC"/>
          <w:sz w:val="24"/>
          <w:szCs w:val="24"/>
        </w:rPr>
      </w:pPr>
    </w:p>
    <w:p w14:paraId="35832B0E" w14:textId="77777777" w:rsidR="005B1C6C" w:rsidRPr="00C47263" w:rsidRDefault="005B1C6C" w:rsidP="005B1C6C">
      <w:pPr>
        <w:ind w:left="540"/>
        <w:jc w:val="both"/>
        <w:rPr>
          <w:rFonts w:ascii="CordiaUPC" w:hAnsi="CordiaUPC" w:cs="CordiaUPC"/>
          <w:color w:val="000000"/>
          <w:sz w:val="26"/>
          <w:szCs w:val="26"/>
          <w:lang w:val="en-US" w:bidi="th-TH"/>
        </w:rPr>
      </w:pPr>
      <w:r w:rsidRPr="00C47263">
        <w:rPr>
          <w:rFonts w:ascii="CordiaUPC" w:hAnsi="CordiaUPC" w:cs="CordiaUPC"/>
          <w:sz w:val="26"/>
          <w:szCs w:val="26"/>
        </w:rPr>
        <w:t xml:space="preserve">Independent Credit Review, </w:t>
      </w:r>
      <w:r>
        <w:rPr>
          <w:rFonts w:ascii="CordiaUPC" w:hAnsi="CordiaUPC" w:cs="CordiaUPC"/>
          <w:sz w:val="26"/>
          <w:szCs w:val="26"/>
        </w:rPr>
        <w:t>within Operational Risk Management</w:t>
      </w:r>
      <w:r w:rsidRPr="00C47263">
        <w:rPr>
          <w:rFonts w:ascii="CordiaUPC" w:hAnsi="CordiaUPC" w:cs="CordiaUPC"/>
          <w:sz w:val="26"/>
          <w:szCs w:val="26"/>
        </w:rPr>
        <w:t xml:space="preserve">, is an independent unit </w:t>
      </w:r>
      <w:r w:rsidRPr="00C47263">
        <w:rPr>
          <w:rFonts w:ascii="CordiaUPC" w:hAnsi="CordiaUPC" w:cs="CordiaUPC"/>
          <w:sz w:val="26"/>
          <w:szCs w:val="26"/>
          <w:lang w:val="en-US" w:bidi="th-TH"/>
        </w:rPr>
        <w:t xml:space="preserve">responsible </w:t>
      </w:r>
      <w:r w:rsidRPr="00C47263">
        <w:rPr>
          <w:rFonts w:ascii="CordiaUPC" w:hAnsi="CordiaUPC" w:cs="CordiaUPC"/>
          <w:sz w:val="26"/>
          <w:szCs w:val="26"/>
        </w:rPr>
        <w:t xml:space="preserve">to review end-to-end credit process to ensure the </w:t>
      </w:r>
      <w:r>
        <w:rPr>
          <w:rFonts w:ascii="CordiaUPC" w:hAnsi="CordiaUPC" w:cs="CordiaUPC"/>
          <w:sz w:val="26"/>
          <w:szCs w:val="26"/>
        </w:rPr>
        <w:t xml:space="preserve">soundness of the </w:t>
      </w:r>
      <w:r w:rsidRPr="00C47263">
        <w:rPr>
          <w:rFonts w:ascii="CordiaUPC" w:hAnsi="CordiaUPC" w:cs="CordiaUPC"/>
          <w:sz w:val="26"/>
          <w:szCs w:val="26"/>
        </w:rPr>
        <w:t>credit process; including risk monitoring control post approval, debt classification, provisioning and write-off, compl</w:t>
      </w:r>
      <w:r>
        <w:rPr>
          <w:rFonts w:ascii="CordiaUPC" w:hAnsi="CordiaUPC" w:cs="CordiaUPC"/>
          <w:sz w:val="26"/>
          <w:szCs w:val="26"/>
        </w:rPr>
        <w:t>iance</w:t>
      </w:r>
      <w:r w:rsidRPr="00C47263">
        <w:rPr>
          <w:rFonts w:ascii="CordiaUPC" w:hAnsi="CordiaUPC" w:cs="CordiaUPC"/>
          <w:sz w:val="26"/>
          <w:szCs w:val="26"/>
        </w:rPr>
        <w:t xml:space="preserve"> with policy and procedure</w:t>
      </w:r>
      <w:r>
        <w:rPr>
          <w:rFonts w:ascii="CordiaUPC" w:hAnsi="CordiaUPC" w:cs="CordiaUPC"/>
          <w:sz w:val="26"/>
          <w:szCs w:val="26"/>
        </w:rPr>
        <w:t>s</w:t>
      </w:r>
      <w:r w:rsidRPr="00C47263">
        <w:rPr>
          <w:rFonts w:ascii="CordiaUPC" w:hAnsi="CordiaUPC" w:cs="CordiaUPC"/>
          <w:sz w:val="26"/>
          <w:szCs w:val="26"/>
        </w:rPr>
        <w:t>, appropriate balance and align</w:t>
      </w:r>
      <w:r>
        <w:rPr>
          <w:rFonts w:ascii="CordiaUPC" w:hAnsi="CordiaUPC" w:cs="CordiaUPC"/>
          <w:sz w:val="26"/>
          <w:szCs w:val="26"/>
        </w:rPr>
        <w:t>ment</w:t>
      </w:r>
      <w:r w:rsidRPr="00C47263">
        <w:rPr>
          <w:rFonts w:ascii="CordiaUPC" w:hAnsi="CordiaUPC" w:cs="CordiaUPC"/>
          <w:sz w:val="26"/>
          <w:szCs w:val="26"/>
        </w:rPr>
        <w:t xml:space="preserve"> with regulator</w:t>
      </w:r>
      <w:r>
        <w:rPr>
          <w:rFonts w:ascii="CordiaUPC" w:hAnsi="CordiaUPC" w:cs="CordiaUPC"/>
          <w:sz w:val="26"/>
          <w:szCs w:val="26"/>
        </w:rPr>
        <w:t xml:space="preserve">y </w:t>
      </w:r>
      <w:r w:rsidRPr="00C47263">
        <w:rPr>
          <w:rFonts w:ascii="CordiaUPC" w:hAnsi="CordiaUPC" w:cs="CordiaUPC"/>
          <w:sz w:val="26"/>
          <w:szCs w:val="26"/>
        </w:rPr>
        <w:t>requirement</w:t>
      </w:r>
      <w:r>
        <w:rPr>
          <w:rFonts w:ascii="CordiaUPC" w:hAnsi="CordiaUPC" w:cs="CordiaUPC"/>
          <w:sz w:val="26"/>
          <w:szCs w:val="26"/>
        </w:rPr>
        <w:t>s</w:t>
      </w:r>
      <w:r w:rsidRPr="00C47263">
        <w:rPr>
          <w:rFonts w:ascii="CordiaUPC" w:hAnsi="CordiaUPC" w:cs="CordiaUPC"/>
          <w:sz w:val="26"/>
          <w:szCs w:val="26"/>
        </w:rPr>
        <w:t>.</w:t>
      </w:r>
    </w:p>
    <w:bookmarkEnd w:id="1"/>
    <w:p w14:paraId="04177B00" w14:textId="7C68215E" w:rsidR="005B1C6C" w:rsidRDefault="005B1C6C"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41D50EDB" w14:textId="25A7BD34" w:rsidR="007E42D5"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2F123EF8" w14:textId="6A068A15" w:rsidR="007E42D5"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17EC273D" w14:textId="59AA204E" w:rsidR="007E42D5"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6EA645AC" w14:textId="7BCBC28E" w:rsidR="007E42D5"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52F3B127" w14:textId="69E010D6" w:rsidR="007E42D5"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53F2E29E" w14:textId="27ECB16C" w:rsidR="007E42D5"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3E5F56E6" w14:textId="6A958726" w:rsidR="007E42D5"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056EB598" w14:textId="03393435" w:rsidR="007E42D5"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44947A45" w14:textId="77777777" w:rsidR="007E42D5" w:rsidRPr="00061AE2" w:rsidRDefault="007E42D5" w:rsidP="007E42D5">
      <w:pPr>
        <w:autoSpaceDE w:val="0"/>
        <w:autoSpaceDN w:val="0"/>
        <w:adjustRightInd w:val="0"/>
        <w:spacing w:line="200" w:lineRule="exact"/>
        <w:jc w:val="thaiDistribute"/>
        <w:rPr>
          <w:rFonts w:ascii="CordiaUPC" w:eastAsia="AngsanaNew" w:hAnsi="CordiaUPC" w:cs="CordiaUPC"/>
          <w:i/>
          <w:iCs/>
          <w:sz w:val="24"/>
          <w:szCs w:val="24"/>
          <w:u w:val="single"/>
          <w:lang w:eastAsia="en-GB"/>
        </w:rPr>
      </w:pPr>
    </w:p>
    <w:p w14:paraId="13D66A59" w14:textId="77777777" w:rsidR="005B1C6C" w:rsidRPr="00C47263" w:rsidRDefault="005B1C6C" w:rsidP="005B1C6C">
      <w:pPr>
        <w:tabs>
          <w:tab w:val="left" w:pos="540"/>
        </w:tabs>
        <w:ind w:left="567"/>
        <w:jc w:val="both"/>
        <w:rPr>
          <w:rFonts w:ascii="CordiaUPC" w:hAnsi="CordiaUPC" w:cs="CordiaUPC"/>
          <w:i/>
          <w:iCs/>
          <w:color w:val="000000"/>
          <w:sz w:val="26"/>
          <w:szCs w:val="26"/>
          <w:lang w:val="en-US" w:bidi="th-TH"/>
        </w:rPr>
      </w:pPr>
      <w:r w:rsidRPr="00C47263">
        <w:rPr>
          <w:rFonts w:ascii="CordiaUPC" w:hAnsi="CordiaUPC" w:cs="CordiaUPC"/>
          <w:i/>
          <w:iCs/>
          <w:color w:val="000000"/>
          <w:sz w:val="26"/>
          <w:szCs w:val="26"/>
          <w:u w:val="single"/>
          <w:lang w:val="en-US" w:bidi="th-TH"/>
        </w:rPr>
        <w:t>Internal Rating and External Rating Framework</w:t>
      </w:r>
    </w:p>
    <w:p w14:paraId="23BA866A" w14:textId="77777777" w:rsidR="005B1C6C" w:rsidRPr="00C47263" w:rsidRDefault="005B1C6C" w:rsidP="005B1C6C">
      <w:pPr>
        <w:autoSpaceDE w:val="0"/>
        <w:autoSpaceDN w:val="0"/>
        <w:adjustRightInd w:val="0"/>
        <w:spacing w:line="200" w:lineRule="exact"/>
        <w:ind w:left="518"/>
        <w:jc w:val="thaiDistribute"/>
        <w:rPr>
          <w:rFonts w:ascii="CordiaUPC" w:eastAsia="AngsanaNew" w:hAnsi="CordiaUPC" w:cs="CordiaUPC"/>
          <w:sz w:val="26"/>
          <w:szCs w:val="26"/>
          <w:lang w:val="en-US" w:eastAsia="en-GB" w:bidi="th-TH"/>
        </w:rPr>
      </w:pPr>
    </w:p>
    <w:p w14:paraId="45C35F2F" w14:textId="250DD311" w:rsidR="005B1C6C" w:rsidRPr="00C47263" w:rsidRDefault="005B1C6C" w:rsidP="005B1C6C">
      <w:pPr>
        <w:tabs>
          <w:tab w:val="left" w:pos="720"/>
        </w:tabs>
        <w:autoSpaceDE w:val="0"/>
        <w:autoSpaceDN w:val="0"/>
        <w:adjustRightInd w:val="0"/>
        <w:spacing w:line="240" w:lineRule="auto"/>
        <w:ind w:left="562"/>
        <w:jc w:val="thaiDistribute"/>
        <w:rPr>
          <w:rFonts w:ascii="CordiaUPC" w:hAnsi="CordiaUPC" w:cs="CordiaUPC"/>
          <w:sz w:val="26"/>
          <w:szCs w:val="26"/>
        </w:rPr>
      </w:pPr>
      <w:r w:rsidRPr="00C47263">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C47263">
        <w:rPr>
          <w:rFonts w:ascii="CordiaUPC" w:eastAsia="AngsanaNew" w:hAnsi="CordiaUPC" w:cs="CordiaUPC"/>
          <w:sz w:val="26"/>
          <w:szCs w:val="26"/>
          <w:lang w:val="en-US" w:eastAsia="en-GB" w:bidi="th-TH"/>
        </w:rPr>
        <w:t xml:space="preserve">The </w:t>
      </w:r>
      <w:r w:rsidRPr="00C47263">
        <w:rPr>
          <w:rFonts w:ascii="CordiaUPC" w:hAnsi="CordiaUPC" w:cs="CordiaUPC"/>
          <w:color w:val="000000"/>
          <w:sz w:val="26"/>
          <w:szCs w:val="26"/>
          <w:lang w:val="en-US" w:bidi="th-TH"/>
        </w:rPr>
        <w:t>Bank</w:t>
      </w:r>
      <w:r w:rsidR="005948B0">
        <w:rPr>
          <w:rFonts w:ascii="CordiaUPC" w:hAnsi="CordiaUPC" w:cs="CordiaUPC"/>
          <w:color w:val="000000"/>
          <w:sz w:val="26"/>
          <w:szCs w:val="26"/>
          <w:lang w:val="en-US" w:bidi="th-TH"/>
        </w:rPr>
        <w:t xml:space="preserve"> and its subsidiaries</w:t>
      </w:r>
      <w:r w:rsidRPr="00C47263">
        <w:rPr>
          <w:rFonts w:ascii="CordiaUPC" w:hAnsi="CordiaUPC" w:cs="CordiaUPC"/>
          <w:color w:val="000000"/>
          <w:sz w:val="26"/>
          <w:szCs w:val="26"/>
          <w:lang w:val="en-US" w:bidi="th-TH"/>
        </w:rPr>
        <w:t xml:space="preserve"> </w:t>
      </w:r>
      <w:r w:rsidRPr="00C47263">
        <w:rPr>
          <w:rFonts w:ascii="CordiaUPC" w:eastAsia="AngsanaNew" w:hAnsi="CordiaUPC" w:cs="CordiaUPC"/>
          <w:sz w:val="26"/>
          <w:szCs w:val="26"/>
          <w:lang w:val="en-US" w:eastAsia="en-GB" w:bidi="th-TH"/>
        </w:rPr>
        <w:t>developed internal credit risk models for</w:t>
      </w:r>
      <w:r w:rsidRPr="00C47263">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73275D45" w14:textId="77777777" w:rsidR="005B1C6C" w:rsidRPr="00061AE2" w:rsidRDefault="005B1C6C" w:rsidP="005B1C6C">
      <w:pPr>
        <w:tabs>
          <w:tab w:val="left" w:pos="720"/>
        </w:tabs>
        <w:autoSpaceDE w:val="0"/>
        <w:autoSpaceDN w:val="0"/>
        <w:adjustRightInd w:val="0"/>
        <w:spacing w:line="240" w:lineRule="auto"/>
        <w:jc w:val="thaiDistribute"/>
        <w:rPr>
          <w:rFonts w:ascii="CordiaUPC" w:hAnsi="CordiaUPC" w:cs="CordiaUPC"/>
          <w:szCs w:val="22"/>
          <w:lang w:bidi="th-TH"/>
        </w:rPr>
      </w:pPr>
    </w:p>
    <w:p w14:paraId="4832200B" w14:textId="6F5572CF" w:rsidR="005B1C6C" w:rsidRPr="00061AE2" w:rsidRDefault="005B1C6C" w:rsidP="005B1C6C">
      <w:pPr>
        <w:tabs>
          <w:tab w:val="left" w:pos="720"/>
        </w:tabs>
        <w:autoSpaceDE w:val="0"/>
        <w:autoSpaceDN w:val="0"/>
        <w:adjustRightInd w:val="0"/>
        <w:spacing w:line="240" w:lineRule="auto"/>
        <w:ind w:left="562"/>
        <w:jc w:val="thaiDistribute"/>
        <w:rPr>
          <w:rFonts w:ascii="CordiaUPC" w:eastAsia="AngsanaNew" w:hAnsi="CordiaUPC" w:cs="CordiaUPC"/>
          <w:sz w:val="26"/>
          <w:szCs w:val="26"/>
          <w:lang w:val="en-US" w:eastAsia="en-GB" w:bidi="th-TH"/>
        </w:rPr>
      </w:pPr>
      <w:r w:rsidRPr="00C47263">
        <w:rPr>
          <w:rFonts w:ascii="CordiaUPC" w:eastAsia="AngsanaNew" w:hAnsi="CordiaUPC" w:cs="CordiaUPC"/>
          <w:sz w:val="26"/>
          <w:szCs w:val="26"/>
          <w:lang w:eastAsia="en-GB" w:bidi="th-TH"/>
        </w:rPr>
        <w:t>Credit</w:t>
      </w:r>
      <w:r w:rsidRPr="00C47263">
        <w:rPr>
          <w:rFonts w:ascii="CordiaUPC" w:eastAsia="AngsanaNew" w:hAnsi="CordiaUPC" w:cs="CordiaUPC"/>
          <w:sz w:val="26"/>
          <w:szCs w:val="26"/>
          <w:lang w:val="en-US" w:eastAsia="en-GB" w:bidi="th-TH"/>
        </w:rPr>
        <w:t xml:space="preserve"> risk models have been developed to determine probability of default (PD), exposure at default (EAD), and loss given default (LGD). </w:t>
      </w:r>
      <w:r w:rsidRPr="00C47263">
        <w:rPr>
          <w:rFonts w:ascii="CordiaUPC" w:hAnsi="CordiaUPC" w:cs="CordiaUPC"/>
          <w:sz w:val="26"/>
          <w:szCs w:val="26"/>
        </w:rPr>
        <w:t xml:space="preserve">All models comprise both quantitative and qualitative factors/information. For the qualitative aspect, the data is collected from historical </w:t>
      </w:r>
      <w:r>
        <w:rPr>
          <w:rFonts w:ascii="CordiaUPC" w:hAnsi="CordiaUPC" w:cs="CordiaUPC"/>
          <w:sz w:val="26"/>
          <w:szCs w:val="26"/>
        </w:rPr>
        <w:t xml:space="preserve">records </w:t>
      </w:r>
      <w:r w:rsidRPr="00C47263">
        <w:rPr>
          <w:rFonts w:ascii="CordiaUPC" w:hAnsi="CordiaUPC" w:cs="CordiaUPC"/>
          <w:sz w:val="26"/>
          <w:szCs w:val="26"/>
        </w:rPr>
        <w:t>or from service providers. In addition to the wide range of activities described above, the Bank</w:t>
      </w:r>
      <w:r w:rsidR="005948B0" w:rsidRPr="005948B0">
        <w:rPr>
          <w:rFonts w:ascii="CordiaUPC" w:hAnsi="CordiaUPC" w:cs="CordiaUPC"/>
          <w:color w:val="000000"/>
          <w:sz w:val="26"/>
          <w:szCs w:val="26"/>
          <w:lang w:val="en-US" w:bidi="th-TH"/>
        </w:rPr>
        <w:t xml:space="preserve"> </w:t>
      </w:r>
      <w:r w:rsidR="005948B0">
        <w:rPr>
          <w:rFonts w:ascii="CordiaUPC" w:hAnsi="CordiaUPC" w:cs="CordiaUPC"/>
          <w:color w:val="000000"/>
          <w:sz w:val="26"/>
          <w:szCs w:val="26"/>
          <w:lang w:val="en-US" w:bidi="th-TH"/>
        </w:rPr>
        <w:t>and its subsidiaries</w:t>
      </w:r>
      <w:r w:rsidRPr="00C47263">
        <w:rPr>
          <w:rFonts w:ascii="CordiaUPC" w:hAnsi="CordiaUPC" w:cs="CordiaUPC"/>
          <w:sz w:val="26"/>
          <w:szCs w:val="26"/>
        </w:rPr>
        <w:t xml:space="preserve"> also uses credit risk models </w:t>
      </w:r>
      <w:r w:rsidRPr="00C47263">
        <w:rPr>
          <w:rFonts w:ascii="CordiaUPC" w:eastAsia="AngsanaNew" w:hAnsi="CordiaUPC" w:cs="CordiaUPC"/>
          <w:sz w:val="26"/>
          <w:szCs w:val="26"/>
          <w:lang w:val="en-US" w:eastAsia="en-GB" w:bidi="th-TH"/>
        </w:rPr>
        <w:t xml:space="preserve">in the process to determine loan loss provisioning, regulatory capital, and economic capital. </w:t>
      </w:r>
    </w:p>
    <w:p w14:paraId="5D978917" w14:textId="77777777" w:rsidR="00EB2EB0" w:rsidRDefault="00EB2EB0" w:rsidP="005B1C6C">
      <w:pPr>
        <w:tabs>
          <w:tab w:val="left" w:pos="720"/>
        </w:tabs>
        <w:autoSpaceDE w:val="0"/>
        <w:autoSpaceDN w:val="0"/>
        <w:adjustRightInd w:val="0"/>
        <w:spacing w:line="240" w:lineRule="auto"/>
        <w:ind w:left="540"/>
        <w:jc w:val="thaiDistribute"/>
        <w:rPr>
          <w:rFonts w:ascii="CordiaUPC" w:hAnsi="CordiaUPC" w:cs="CordiaUPC"/>
          <w:sz w:val="26"/>
          <w:szCs w:val="26"/>
        </w:rPr>
      </w:pPr>
    </w:p>
    <w:p w14:paraId="46042920" w14:textId="275BD182"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The </w:t>
      </w:r>
      <w:r w:rsidRPr="00C47263">
        <w:rPr>
          <w:rFonts w:ascii="CordiaUPC" w:hAnsi="CordiaUPC" w:cs="CordiaUPC"/>
          <w:color w:val="000000"/>
          <w:sz w:val="26"/>
          <w:szCs w:val="26"/>
          <w:lang w:val="en-US" w:bidi="th-TH"/>
        </w:rPr>
        <w:t>Bank</w:t>
      </w:r>
      <w:r w:rsidR="005948B0" w:rsidRPr="005948B0">
        <w:rPr>
          <w:rFonts w:ascii="CordiaUPC" w:hAnsi="CordiaUPC" w:cs="CordiaUPC"/>
          <w:color w:val="000000"/>
          <w:sz w:val="26"/>
          <w:szCs w:val="26"/>
          <w:lang w:val="en-US" w:bidi="th-TH"/>
        </w:rPr>
        <w:t xml:space="preserve"> </w:t>
      </w:r>
      <w:r w:rsidR="005948B0">
        <w:rPr>
          <w:rFonts w:ascii="CordiaUPC" w:hAnsi="CordiaUPC" w:cs="CordiaUPC"/>
          <w:color w:val="000000"/>
          <w:sz w:val="26"/>
          <w:szCs w:val="26"/>
          <w:lang w:val="en-US" w:bidi="th-TH"/>
        </w:rPr>
        <w:t>and its subsidiaries</w:t>
      </w:r>
      <w:r w:rsidRPr="00C47263">
        <w:rPr>
          <w:rFonts w:ascii="CordiaUPC" w:hAnsi="CordiaUPC" w:cs="CordiaUPC"/>
          <w:color w:val="000000"/>
          <w:sz w:val="26"/>
          <w:szCs w:val="26"/>
          <w:lang w:val="en-US" w:bidi="th-TH"/>
        </w:rPr>
        <w:t xml:space="preserve"> </w:t>
      </w:r>
      <w:r w:rsidRPr="00C47263">
        <w:rPr>
          <w:rFonts w:ascii="CordiaUPC" w:hAnsi="CordiaUPC" w:cs="CordiaUPC"/>
          <w:sz w:val="26"/>
          <w:szCs w:val="26"/>
        </w:rPr>
        <w:t>set up Risk Rating Guideline to provide the logic and use of creating and verifying model-</w:t>
      </w:r>
      <w:r w:rsidRPr="005948B0">
        <w:rPr>
          <w:rFonts w:ascii="CordiaUPC" w:hAnsi="CordiaUPC" w:cs="CordiaUPC"/>
          <w:spacing w:val="-2"/>
          <w:sz w:val="26"/>
          <w:szCs w:val="26"/>
        </w:rPr>
        <w:t>based Risk Ratings. T</w:t>
      </w:r>
      <w:r w:rsidRPr="005948B0">
        <w:rPr>
          <w:rFonts w:ascii="CordiaUPC" w:hAnsi="CordiaUPC" w:cs="CordiaUPC"/>
          <w:color w:val="000000"/>
          <w:spacing w:val="-2"/>
          <w:sz w:val="26"/>
          <w:szCs w:val="26"/>
          <w:lang w:val="en-US" w:bidi="th-TH"/>
        </w:rPr>
        <w:t>he Bank</w:t>
      </w:r>
      <w:r w:rsidR="005948B0" w:rsidRPr="005948B0">
        <w:rPr>
          <w:rFonts w:ascii="CordiaUPC" w:hAnsi="CordiaUPC" w:cs="CordiaUPC"/>
          <w:color w:val="000000"/>
          <w:spacing w:val="-2"/>
          <w:sz w:val="26"/>
          <w:szCs w:val="26"/>
          <w:lang w:val="en-US" w:bidi="th-TH"/>
        </w:rPr>
        <w:t xml:space="preserve"> and its subsidiaries</w:t>
      </w:r>
      <w:r w:rsidRPr="005948B0">
        <w:rPr>
          <w:rFonts w:ascii="CordiaUPC" w:hAnsi="CordiaUPC" w:cs="CordiaUPC"/>
          <w:color w:val="000000"/>
          <w:spacing w:val="-2"/>
          <w:sz w:val="26"/>
          <w:szCs w:val="26"/>
          <w:lang w:val="en-US" w:bidi="th-TH"/>
        </w:rPr>
        <w:t xml:space="preserve"> </w:t>
      </w:r>
      <w:r w:rsidR="005948B0" w:rsidRPr="005948B0">
        <w:rPr>
          <w:rFonts w:ascii="CordiaUPC" w:hAnsi="CordiaUPC" w:cs="CordiaUPC"/>
          <w:spacing w:val="-2"/>
          <w:sz w:val="26"/>
          <w:szCs w:val="26"/>
        </w:rPr>
        <w:t>use</w:t>
      </w:r>
      <w:r w:rsidRPr="005948B0">
        <w:rPr>
          <w:rFonts w:ascii="CordiaUPC" w:hAnsi="CordiaUPC" w:cs="CordiaUPC"/>
          <w:spacing w:val="-2"/>
          <w:sz w:val="26"/>
          <w:szCs w:val="26"/>
        </w:rPr>
        <w:t xml:space="preserve"> different risk rating models according to different borrower segment.</w:t>
      </w:r>
    </w:p>
    <w:p w14:paraId="28AA9661" w14:textId="77777777" w:rsidR="005B1C6C" w:rsidRPr="00C47263" w:rsidRDefault="005B1C6C" w:rsidP="005B1C6C">
      <w:pPr>
        <w:autoSpaceDE w:val="0"/>
        <w:autoSpaceDN w:val="0"/>
        <w:adjustRightInd w:val="0"/>
        <w:spacing w:line="200" w:lineRule="exact"/>
        <w:ind w:left="518"/>
        <w:jc w:val="thaiDistribute"/>
        <w:rPr>
          <w:rFonts w:ascii="CordiaUPC" w:hAnsi="CordiaUPC" w:cs="CordiaUPC"/>
          <w:i/>
          <w:iCs/>
          <w:color w:val="000000"/>
          <w:sz w:val="26"/>
          <w:szCs w:val="26"/>
          <w:lang w:bidi="th-TH"/>
        </w:rPr>
      </w:pPr>
    </w:p>
    <w:p w14:paraId="3357D457" w14:textId="5CA05398"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Credit risk grade is based on risk rating (or PD models). The Bank</w:t>
      </w:r>
      <w:r w:rsidR="005948B0" w:rsidRPr="005948B0">
        <w:rPr>
          <w:rFonts w:ascii="CordiaUPC" w:hAnsi="CordiaUPC" w:cs="CordiaUPC"/>
          <w:color w:val="000000"/>
          <w:sz w:val="26"/>
          <w:szCs w:val="26"/>
          <w:lang w:val="en-US" w:bidi="th-TH"/>
        </w:rPr>
        <w:t xml:space="preserve"> </w:t>
      </w:r>
      <w:r w:rsidR="005948B0">
        <w:rPr>
          <w:rFonts w:ascii="CordiaUPC" w:hAnsi="CordiaUPC" w:cs="CordiaUPC"/>
          <w:color w:val="000000"/>
          <w:sz w:val="26"/>
          <w:szCs w:val="26"/>
          <w:lang w:val="en-US" w:bidi="th-TH"/>
        </w:rPr>
        <w:t>and its subsidiaries</w:t>
      </w:r>
      <w:r w:rsidRPr="00C47263">
        <w:rPr>
          <w:rFonts w:ascii="CordiaUPC" w:hAnsi="CordiaUPC" w:cs="CordiaUPC"/>
          <w:sz w:val="26"/>
          <w:szCs w:val="26"/>
        </w:rPr>
        <w:t xml:space="preserve"> apply different types of internal rating models as 2 categories (1) Internal rating models for Commercial portfolio - based on most recent available financial position and qualitative assessment on the profile of the borrowers; and, (2) Internal rating models for small SME and retail portfolios are based on behavioural and/or credit performance  proved by statistical methods to measure an appropriate credit risk grade.    </w:t>
      </w:r>
    </w:p>
    <w:p w14:paraId="4B79E3EC" w14:textId="77777777" w:rsidR="005B1C6C" w:rsidRPr="00C47263" w:rsidRDefault="005B1C6C" w:rsidP="005B1C6C">
      <w:pPr>
        <w:autoSpaceDE w:val="0"/>
        <w:autoSpaceDN w:val="0"/>
        <w:adjustRightInd w:val="0"/>
        <w:spacing w:line="200" w:lineRule="exact"/>
        <w:ind w:left="518"/>
        <w:jc w:val="thaiDistribute"/>
        <w:rPr>
          <w:rFonts w:ascii="CordiaUPC" w:hAnsi="CordiaUPC" w:cs="CordiaUPC"/>
          <w:color w:val="000000"/>
          <w:sz w:val="26"/>
          <w:szCs w:val="26"/>
        </w:rPr>
      </w:pPr>
    </w:p>
    <w:p w14:paraId="1E29B82B" w14:textId="77777777" w:rsidR="005B1C6C" w:rsidRDefault="005B1C6C" w:rsidP="005B1C6C">
      <w:pPr>
        <w:spacing w:line="240" w:lineRule="auto"/>
        <w:ind w:left="567"/>
        <w:jc w:val="thaiDistribute"/>
        <w:rPr>
          <w:rFonts w:ascii="CordiaUPC" w:hAnsi="CordiaUPC" w:cs="CordiaUPC"/>
          <w:color w:val="000000"/>
          <w:sz w:val="26"/>
          <w:szCs w:val="26"/>
        </w:rPr>
      </w:pPr>
      <w:r w:rsidRPr="00C47263">
        <w:rPr>
          <w:rFonts w:ascii="CordiaUPC" w:hAnsi="CordiaUPC" w:cs="CordiaUPC"/>
          <w:color w:val="000000"/>
          <w:sz w:val="26"/>
          <w:szCs w:val="26"/>
        </w:rPr>
        <w:t>Exposures and the corresponding credit risk grades are subject to review at a frequency stipulated in the Guideline.  Risk rating models, and the performance of the models are subject to regular monitoring. This is a process to keep both risk grade and models up to date and healthiest.</w:t>
      </w:r>
    </w:p>
    <w:p w14:paraId="418AFE85" w14:textId="77777777" w:rsidR="005B1C6C" w:rsidRPr="00C47263" w:rsidRDefault="005B1C6C" w:rsidP="005B1C6C">
      <w:pPr>
        <w:spacing w:line="240" w:lineRule="auto"/>
        <w:ind w:left="567"/>
        <w:jc w:val="thaiDistribute"/>
        <w:rPr>
          <w:rFonts w:ascii="CordiaUPC" w:hAnsi="CordiaUPC" w:cs="CordiaUPC"/>
          <w:color w:val="000000"/>
          <w:sz w:val="26"/>
          <w:szCs w:val="26"/>
        </w:rPr>
      </w:pPr>
    </w:p>
    <w:p w14:paraId="0C53174D" w14:textId="77777777" w:rsidR="005B1C6C" w:rsidRPr="00C47263" w:rsidRDefault="005B1C6C" w:rsidP="005B1C6C">
      <w:pPr>
        <w:tabs>
          <w:tab w:val="left" w:pos="720"/>
        </w:tabs>
        <w:autoSpaceDE w:val="0"/>
        <w:autoSpaceDN w:val="0"/>
        <w:adjustRightInd w:val="0"/>
        <w:spacing w:line="240" w:lineRule="auto"/>
        <w:ind w:left="562"/>
        <w:jc w:val="thaiDistribute"/>
        <w:rPr>
          <w:rFonts w:ascii="CordiaUPC" w:hAnsi="CordiaUPC" w:cs="CordiaUPC"/>
          <w:sz w:val="26"/>
          <w:szCs w:val="26"/>
        </w:rPr>
      </w:pPr>
      <w:r w:rsidRPr="00C47263">
        <w:rPr>
          <w:rFonts w:ascii="CordiaUPC" w:hAnsi="CordiaUPC" w:cs="CordiaUPC"/>
          <w:sz w:val="26"/>
          <w:szCs w:val="26"/>
        </w:rPr>
        <w:t>A credit risk grade is ranked from lowest to highest. The lower the number in the rank, the lower the probability of default. The highest rating represents Non-performing loans with probability of default of 100%.</w:t>
      </w:r>
    </w:p>
    <w:p w14:paraId="6AB1966C" w14:textId="77777777" w:rsidR="005B1C6C" w:rsidRPr="00C47263" w:rsidRDefault="005B1C6C" w:rsidP="005B1C6C">
      <w:pPr>
        <w:autoSpaceDE w:val="0"/>
        <w:autoSpaceDN w:val="0"/>
        <w:adjustRightInd w:val="0"/>
        <w:spacing w:line="200" w:lineRule="exact"/>
        <w:ind w:left="518"/>
        <w:jc w:val="thaiDistribute"/>
        <w:rPr>
          <w:rFonts w:ascii="CordiaUPC" w:hAnsi="CordiaUPC" w:cs="CordiaUPC"/>
          <w:color w:val="000000"/>
          <w:sz w:val="26"/>
          <w:szCs w:val="26"/>
          <w:cs/>
          <w:lang w:bidi="th-TH"/>
        </w:rPr>
      </w:pPr>
    </w:p>
    <w:p w14:paraId="39E4A8F1" w14:textId="77777777" w:rsidR="005B1C6C" w:rsidRPr="00C47263" w:rsidRDefault="005B1C6C" w:rsidP="005B1C6C">
      <w:pPr>
        <w:spacing w:line="240" w:lineRule="auto"/>
        <w:ind w:left="567"/>
        <w:jc w:val="thaiDistribute"/>
        <w:rPr>
          <w:rFonts w:ascii="CordiaUPC" w:hAnsi="CordiaUPC" w:cs="CordiaUPC"/>
          <w:color w:val="000000"/>
          <w:sz w:val="26"/>
          <w:szCs w:val="26"/>
        </w:rPr>
      </w:pPr>
      <w:r w:rsidRPr="00C47263">
        <w:rPr>
          <w:rFonts w:ascii="CordiaUPC" w:hAnsi="CordiaUPC" w:cs="CordiaUPC"/>
          <w:color w:val="000000"/>
          <w:sz w:val="26"/>
          <w:szCs w:val="26"/>
        </w:rPr>
        <w:t xml:space="preserve">In addition to the internal rating, </w:t>
      </w:r>
      <w:r w:rsidRPr="00C47263">
        <w:rPr>
          <w:rFonts w:ascii="CordiaUPC" w:hAnsi="CordiaUPC" w:cs="CordiaUPC"/>
          <w:color w:val="000000"/>
          <w:sz w:val="26"/>
          <w:szCs w:val="26"/>
          <w:lang w:val="en-US" w:bidi="th-TH"/>
        </w:rPr>
        <w:t xml:space="preserve">the Bank and its subsidiaries </w:t>
      </w:r>
      <w:r w:rsidRPr="00C47263">
        <w:rPr>
          <w:rFonts w:ascii="CordiaUPC" w:hAnsi="CordiaUPC" w:cs="CordiaUPC"/>
          <w:color w:val="000000"/>
          <w:sz w:val="26"/>
          <w:szCs w:val="26"/>
        </w:rPr>
        <w:t xml:space="preserve">also use external ratings from an international rating agency as references for credit risk grade of investment related activities/portfolios.     </w:t>
      </w:r>
    </w:p>
    <w:p w14:paraId="1431FB1F" w14:textId="0F237892" w:rsidR="005B1C6C" w:rsidRDefault="005B1C6C" w:rsidP="005B1C6C">
      <w:pPr>
        <w:autoSpaceDE w:val="0"/>
        <w:autoSpaceDN w:val="0"/>
        <w:adjustRightInd w:val="0"/>
        <w:spacing w:line="200" w:lineRule="exact"/>
        <w:ind w:left="518"/>
        <w:jc w:val="thaiDistribute"/>
        <w:rPr>
          <w:rFonts w:ascii="CordiaUPC" w:hAnsi="CordiaUPC" w:cs="CordiaUPC"/>
          <w:color w:val="000000"/>
          <w:sz w:val="26"/>
          <w:szCs w:val="26"/>
        </w:rPr>
      </w:pPr>
    </w:p>
    <w:p w14:paraId="5ED538CD" w14:textId="34F1006B"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1CA9CA96" w14:textId="38CD9B6F"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42D0BAFB" w14:textId="5CA1F7DD"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4CAEBA77" w14:textId="6634579F"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01125A4A" w14:textId="381E6F19"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0298DDFD" w14:textId="3D88F1ED"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49B5E1B9" w14:textId="61A151C5"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04CACB10" w14:textId="72DCC5C7"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1A9C6080" w14:textId="7C2ED60E" w:rsidR="007E42D5"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2BD6C2D6" w14:textId="77777777" w:rsidR="007E42D5" w:rsidRPr="00C47263" w:rsidRDefault="007E42D5" w:rsidP="005B1C6C">
      <w:pPr>
        <w:autoSpaceDE w:val="0"/>
        <w:autoSpaceDN w:val="0"/>
        <w:adjustRightInd w:val="0"/>
        <w:spacing w:line="200" w:lineRule="exact"/>
        <w:ind w:left="518"/>
        <w:jc w:val="thaiDistribute"/>
        <w:rPr>
          <w:rFonts w:ascii="CordiaUPC" w:hAnsi="CordiaUPC" w:cs="CordiaUPC"/>
          <w:color w:val="000000"/>
          <w:sz w:val="26"/>
          <w:szCs w:val="26"/>
        </w:rPr>
      </w:pPr>
    </w:p>
    <w:p w14:paraId="5C7B985F" w14:textId="77777777" w:rsidR="005B1C6C" w:rsidRPr="00C47263" w:rsidRDefault="005B1C6C" w:rsidP="005B1C6C">
      <w:pPr>
        <w:spacing w:line="240" w:lineRule="auto"/>
        <w:ind w:left="1080" w:hanging="540"/>
        <w:jc w:val="thaiDistribute"/>
        <w:rPr>
          <w:rFonts w:ascii="CordiaUPC" w:eastAsia="AngsanaNew" w:hAnsi="CordiaUPC" w:cs="CordiaUPC"/>
          <w:i/>
          <w:iCs/>
          <w:sz w:val="26"/>
          <w:szCs w:val="26"/>
          <w:u w:val="single"/>
          <w:lang w:eastAsia="en-GB"/>
        </w:rPr>
      </w:pPr>
      <w:r w:rsidRPr="00C47263">
        <w:rPr>
          <w:rFonts w:ascii="CordiaUPC" w:hAnsi="CordiaUPC" w:cs="CordiaUPC"/>
          <w:i/>
          <w:iCs/>
          <w:sz w:val="26"/>
          <w:szCs w:val="26"/>
          <w:u w:val="single"/>
        </w:rPr>
        <w:t>Information related to ECL</w:t>
      </w:r>
    </w:p>
    <w:p w14:paraId="0C9152A0" w14:textId="77777777" w:rsidR="005B1C6C" w:rsidRPr="00C47263" w:rsidRDefault="005B1C6C" w:rsidP="005B1C6C">
      <w:pPr>
        <w:autoSpaceDE w:val="0"/>
        <w:autoSpaceDN w:val="0"/>
        <w:adjustRightInd w:val="0"/>
        <w:spacing w:line="200" w:lineRule="exact"/>
        <w:ind w:left="518"/>
        <w:jc w:val="thaiDistribute"/>
        <w:rPr>
          <w:rFonts w:ascii="CordiaUPC" w:eastAsia="AngsanaNew" w:hAnsi="CordiaUPC" w:cs="CordiaUPC"/>
          <w:i/>
          <w:iCs/>
          <w:sz w:val="26"/>
          <w:szCs w:val="26"/>
          <w:lang w:eastAsia="en-GB"/>
        </w:rPr>
      </w:pPr>
    </w:p>
    <w:p w14:paraId="3E1B7CFF" w14:textId="77777777" w:rsidR="005B1C6C" w:rsidRPr="00C47263" w:rsidRDefault="005B1C6C" w:rsidP="005B1C6C">
      <w:pPr>
        <w:tabs>
          <w:tab w:val="left" w:pos="720"/>
        </w:tabs>
        <w:spacing w:line="240" w:lineRule="auto"/>
        <w:ind w:left="1080" w:hanging="513"/>
        <w:jc w:val="thaiDistribute"/>
        <w:rPr>
          <w:rFonts w:ascii="CordiaUPC" w:hAnsi="CordiaUPC" w:cs="CordiaUPC"/>
          <w:b/>
          <w:bCs/>
          <w:color w:val="0000FF"/>
          <w:sz w:val="26"/>
          <w:szCs w:val="26"/>
        </w:rPr>
      </w:pPr>
      <w:r w:rsidRPr="00C47263">
        <w:rPr>
          <w:rFonts w:ascii="CordiaUPC" w:hAnsi="CordiaUPC" w:cs="CordiaUPC"/>
          <w:i/>
          <w:iCs/>
          <w:sz w:val="26"/>
          <w:szCs w:val="26"/>
        </w:rPr>
        <w:t xml:space="preserve">Significant increase in credit risk </w:t>
      </w:r>
    </w:p>
    <w:p w14:paraId="3F97174E" w14:textId="77777777" w:rsidR="005B1C6C" w:rsidRPr="00C47263" w:rsidRDefault="005B1C6C" w:rsidP="005B1C6C">
      <w:pPr>
        <w:autoSpaceDE w:val="0"/>
        <w:autoSpaceDN w:val="0"/>
        <w:adjustRightInd w:val="0"/>
        <w:spacing w:line="200" w:lineRule="exact"/>
        <w:ind w:left="518"/>
        <w:jc w:val="thaiDistribute"/>
        <w:rPr>
          <w:rFonts w:ascii="CordiaUPC" w:hAnsi="CordiaUPC" w:cs="CordiaUPC"/>
          <w:b/>
          <w:bCs/>
          <w:color w:val="0000FF"/>
          <w:sz w:val="26"/>
          <w:szCs w:val="26"/>
        </w:rPr>
      </w:pPr>
    </w:p>
    <w:p w14:paraId="2265EEEB" w14:textId="77777777" w:rsidR="005B1C6C" w:rsidRDefault="005B1C6C" w:rsidP="005B1C6C">
      <w:pPr>
        <w:pStyle w:val="ListParagraph"/>
        <w:tabs>
          <w:tab w:val="left" w:pos="567"/>
        </w:tabs>
        <w:autoSpaceDE w:val="0"/>
        <w:autoSpaceDN w:val="0"/>
        <w:adjustRightInd w:val="0"/>
        <w:spacing w:line="240" w:lineRule="auto"/>
        <w:ind w:left="567"/>
        <w:jc w:val="thaiDistribute"/>
        <w:rPr>
          <w:rFonts w:ascii="CordiaUPC" w:hAnsi="CordiaUPC" w:cs="CordiaUPC"/>
          <w:sz w:val="26"/>
          <w:szCs w:val="26"/>
        </w:rPr>
      </w:pPr>
      <w:r w:rsidRPr="00C47263">
        <w:rPr>
          <w:rFonts w:ascii="CordiaUPC" w:hAnsi="CordiaUPC" w:cs="CordiaUPC"/>
          <w:sz w:val="26"/>
          <w:szCs w:val="26"/>
        </w:rPr>
        <w:t xml:space="preserve">SICR is assessed by comparing the risk of default of an exposure at the reporting date to the risk of default at origination, the significance of which being determined by using </w:t>
      </w:r>
      <w:proofErr w:type="gramStart"/>
      <w:r w:rsidRPr="00C47263">
        <w:rPr>
          <w:rFonts w:ascii="CordiaUPC" w:hAnsi="CordiaUPC" w:cs="CordiaUPC"/>
          <w:sz w:val="26"/>
          <w:szCs w:val="26"/>
        </w:rPr>
        <w:t>a number of</w:t>
      </w:r>
      <w:proofErr w:type="gramEnd"/>
      <w:r w:rsidRPr="00C47263">
        <w:rPr>
          <w:rFonts w:ascii="CordiaUPC" w:hAnsi="CordiaUPC" w:cs="CordiaUPC"/>
          <w:sz w:val="26"/>
          <w:szCs w:val="26"/>
        </w:rPr>
        <w:t xml:space="preserve"> quantitative and qualitative factors.  Financial assets that are 30 or more days past due and not credit-impaired will always be considered to have experienced a significant increase in credit risk. </w:t>
      </w:r>
    </w:p>
    <w:p w14:paraId="3B8B7035" w14:textId="77777777" w:rsidR="005B1C6C" w:rsidRPr="00C47263" w:rsidRDefault="005B1C6C" w:rsidP="005B1C6C">
      <w:pPr>
        <w:autoSpaceDE w:val="0"/>
        <w:autoSpaceDN w:val="0"/>
        <w:adjustRightInd w:val="0"/>
        <w:spacing w:line="200" w:lineRule="exact"/>
        <w:ind w:left="518"/>
        <w:jc w:val="thaiDistribute"/>
        <w:rPr>
          <w:rFonts w:ascii="CordiaUPC" w:hAnsi="CordiaUPC" w:cs="CordiaUPC"/>
          <w:sz w:val="26"/>
          <w:szCs w:val="26"/>
        </w:rPr>
      </w:pPr>
    </w:p>
    <w:p w14:paraId="6F5C7BFD" w14:textId="77777777" w:rsidR="005B1C6C" w:rsidRDefault="005B1C6C" w:rsidP="005B1C6C">
      <w:pPr>
        <w:pStyle w:val="ListParagraph"/>
        <w:tabs>
          <w:tab w:val="left" w:pos="567"/>
        </w:tabs>
        <w:autoSpaceDE w:val="0"/>
        <w:autoSpaceDN w:val="0"/>
        <w:adjustRightInd w:val="0"/>
        <w:spacing w:line="240" w:lineRule="auto"/>
        <w:ind w:left="562"/>
        <w:jc w:val="thaiDistribute"/>
        <w:rPr>
          <w:rFonts w:ascii="CordiaUPC" w:hAnsi="CordiaUPC" w:cs="CordiaUPC"/>
          <w:sz w:val="26"/>
          <w:szCs w:val="26"/>
        </w:rPr>
      </w:pPr>
      <w:r w:rsidRPr="00C47263">
        <w:rPr>
          <w:rFonts w:ascii="CordiaUPC" w:hAnsi="CordiaUPC" w:cs="CordiaUPC"/>
          <w:sz w:val="26"/>
          <w:szCs w:val="26"/>
        </w:rPr>
        <w:t xml:space="preserve">Quantitative factors include an assessment of whether there has been significant increase in the forward-looking probability of default (PD) since origination. A forward-looking PD is one that is adjusted for future economic conditions to the extent these are correlated to changes in credit risk. If the thresholds are exceeded, the instrument is considered to have experienced a significant increase in credit risk. </w:t>
      </w:r>
    </w:p>
    <w:p w14:paraId="4A0D97D7" w14:textId="77777777" w:rsidR="005B1C6C" w:rsidRDefault="005B1C6C" w:rsidP="005B1C6C">
      <w:pPr>
        <w:autoSpaceDE w:val="0"/>
        <w:autoSpaceDN w:val="0"/>
        <w:adjustRightInd w:val="0"/>
        <w:spacing w:line="200" w:lineRule="exact"/>
        <w:ind w:left="518"/>
        <w:jc w:val="thaiDistribute"/>
        <w:rPr>
          <w:rFonts w:ascii="CordiaUPC" w:hAnsi="CordiaUPC" w:cs="CordiaUPC"/>
          <w:sz w:val="26"/>
          <w:szCs w:val="26"/>
        </w:rPr>
      </w:pPr>
    </w:p>
    <w:p w14:paraId="7F87E53D" w14:textId="69139A08" w:rsidR="005B1C6C" w:rsidRPr="007E42D5" w:rsidRDefault="005B1C6C" w:rsidP="007E42D5">
      <w:pPr>
        <w:pStyle w:val="ListParagraph"/>
        <w:tabs>
          <w:tab w:val="left" w:pos="567"/>
        </w:tabs>
        <w:autoSpaceDE w:val="0"/>
        <w:autoSpaceDN w:val="0"/>
        <w:adjustRightInd w:val="0"/>
        <w:spacing w:after="240" w:line="240" w:lineRule="auto"/>
        <w:ind w:left="567"/>
        <w:jc w:val="thaiDistribute"/>
        <w:rPr>
          <w:rFonts w:ascii="CordiaUPC" w:hAnsi="CordiaUPC" w:cs="CordiaUPC"/>
          <w:sz w:val="26"/>
          <w:szCs w:val="26"/>
        </w:rPr>
      </w:pPr>
      <w:r w:rsidRPr="00C47263">
        <w:rPr>
          <w:rFonts w:ascii="CordiaUPC" w:hAnsi="CordiaUPC" w:cs="CordiaUPC"/>
          <w:sz w:val="26"/>
          <w:szCs w:val="26"/>
        </w:rPr>
        <w:t xml:space="preserve">Qualitative factors assessed include those linked to current credit risk management processes. Indicators could include weak operating results or observed liquidity issues among </w:t>
      </w:r>
      <w:r>
        <w:rPr>
          <w:rFonts w:ascii="CordiaUPC" w:hAnsi="CordiaUPC" w:cs="CordiaUPC"/>
          <w:sz w:val="26"/>
          <w:szCs w:val="26"/>
        </w:rPr>
        <w:t>various</w:t>
      </w:r>
      <w:r w:rsidRPr="00C47263">
        <w:rPr>
          <w:rFonts w:ascii="CordiaUPC" w:hAnsi="CordiaUPC" w:cs="CordiaUPC"/>
          <w:sz w:val="26"/>
          <w:szCs w:val="26"/>
        </w:rPr>
        <w:t xml:space="preserve"> other factors.  </w:t>
      </w:r>
    </w:p>
    <w:p w14:paraId="1B726181" w14:textId="77777777" w:rsidR="005B1C6C" w:rsidRPr="00C47263" w:rsidRDefault="005B1C6C" w:rsidP="005B1C6C">
      <w:pPr>
        <w:spacing w:line="240" w:lineRule="auto"/>
        <w:ind w:firstLine="567"/>
        <w:jc w:val="thaiDistribute"/>
        <w:rPr>
          <w:rFonts w:ascii="CordiaUPC" w:hAnsi="CordiaUPC" w:cs="CordiaUPC"/>
          <w:i/>
          <w:iCs/>
          <w:color w:val="0000FF"/>
          <w:sz w:val="26"/>
          <w:szCs w:val="26"/>
          <w:shd w:val="clear" w:color="auto" w:fill="D9D9D9" w:themeFill="background1" w:themeFillShade="D9"/>
        </w:rPr>
      </w:pPr>
      <w:r w:rsidRPr="00C47263">
        <w:rPr>
          <w:rFonts w:ascii="CordiaUPC" w:hAnsi="CordiaUPC" w:cs="CordiaUPC"/>
          <w:i/>
          <w:iCs/>
          <w:sz w:val="26"/>
          <w:szCs w:val="26"/>
        </w:rPr>
        <w:t xml:space="preserve">Definition of default </w:t>
      </w:r>
    </w:p>
    <w:p w14:paraId="0E134D96" w14:textId="77777777" w:rsidR="005B1C6C" w:rsidRPr="00C47263" w:rsidRDefault="005B1C6C" w:rsidP="005B1C6C">
      <w:pPr>
        <w:autoSpaceDE w:val="0"/>
        <w:autoSpaceDN w:val="0"/>
        <w:adjustRightInd w:val="0"/>
        <w:spacing w:line="200" w:lineRule="exact"/>
        <w:ind w:left="518"/>
        <w:jc w:val="thaiDistribute"/>
        <w:rPr>
          <w:rFonts w:ascii="CordiaUPC" w:hAnsi="CordiaUPC" w:cs="CordiaUPC"/>
          <w:i/>
          <w:iCs/>
          <w:color w:val="0000FF"/>
          <w:sz w:val="26"/>
          <w:szCs w:val="26"/>
          <w:shd w:val="clear" w:color="auto" w:fill="D9D9D9" w:themeFill="background1" w:themeFillShade="D9"/>
        </w:rPr>
      </w:pPr>
    </w:p>
    <w:p w14:paraId="72610F0D" w14:textId="25E5CECD" w:rsidR="00EB2EB0" w:rsidRPr="007E42D5" w:rsidRDefault="005B1C6C" w:rsidP="007E42D5">
      <w:pPr>
        <w:spacing w:line="240" w:lineRule="auto"/>
        <w:ind w:left="562"/>
        <w:jc w:val="thaiDistribute"/>
        <w:rPr>
          <w:rFonts w:ascii="CordiaUPC" w:eastAsia="AngsanaNew" w:hAnsi="CordiaUPC" w:cs="CordiaUPC"/>
          <w:i/>
          <w:iCs/>
          <w:sz w:val="26"/>
          <w:szCs w:val="26"/>
          <w:lang w:eastAsia="en-GB"/>
        </w:rPr>
      </w:pPr>
      <w:r w:rsidRPr="00C47263">
        <w:rPr>
          <w:rFonts w:ascii="CordiaUPC" w:hAnsi="CordiaUPC" w:cs="CordiaUPC"/>
          <w:sz w:val="26"/>
          <w:szCs w:val="26"/>
        </w:rPr>
        <w:t xml:space="preserve">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w:t>
      </w:r>
      <w:proofErr w:type="gramStart"/>
      <w:r w:rsidRPr="00C47263">
        <w:rPr>
          <w:rFonts w:ascii="CordiaUPC" w:hAnsi="CordiaUPC" w:cs="CordiaUPC"/>
          <w:sz w:val="26"/>
          <w:szCs w:val="26"/>
        </w:rPr>
        <w:t>bankruptcy</w:t>
      </w:r>
      <w:proofErr w:type="gramEnd"/>
      <w:r w:rsidRPr="00C47263">
        <w:rPr>
          <w:rFonts w:ascii="CordiaUPC" w:hAnsi="CordiaUPC" w:cs="CordiaUPC"/>
          <w:sz w:val="26"/>
          <w:szCs w:val="26"/>
        </w:rPr>
        <w:t xml:space="preserve"> or distressed restructuring.</w:t>
      </w:r>
    </w:p>
    <w:p w14:paraId="4E98896E" w14:textId="77777777" w:rsidR="00EB2EB0" w:rsidRPr="007E42D5" w:rsidRDefault="00EB2EB0" w:rsidP="007E42D5">
      <w:pPr>
        <w:tabs>
          <w:tab w:val="left" w:pos="720"/>
        </w:tabs>
        <w:autoSpaceDE w:val="0"/>
        <w:autoSpaceDN w:val="0"/>
        <w:adjustRightInd w:val="0"/>
        <w:spacing w:line="240" w:lineRule="auto"/>
        <w:jc w:val="thaiDistribute"/>
        <w:rPr>
          <w:rFonts w:ascii="CordiaUPC" w:hAnsi="CordiaUPC" w:cs="CordiaUPC"/>
          <w:sz w:val="26"/>
          <w:szCs w:val="26"/>
          <w:lang w:bidi="th-TH"/>
        </w:rPr>
      </w:pPr>
    </w:p>
    <w:p w14:paraId="5039049A" w14:textId="108B646E" w:rsidR="005B1C6C" w:rsidRPr="00F332C2" w:rsidRDefault="005B1C6C" w:rsidP="005B1C6C">
      <w:pPr>
        <w:tabs>
          <w:tab w:val="left" w:pos="720"/>
        </w:tabs>
        <w:autoSpaceDE w:val="0"/>
        <w:autoSpaceDN w:val="0"/>
        <w:adjustRightInd w:val="0"/>
        <w:spacing w:line="240" w:lineRule="auto"/>
        <w:ind w:left="562"/>
        <w:jc w:val="thaiDistribute"/>
        <w:rPr>
          <w:rFonts w:ascii="CordiaUPC" w:hAnsi="CordiaUPC" w:cs="CordiaUPC"/>
          <w:i/>
          <w:iCs/>
          <w:sz w:val="26"/>
          <w:szCs w:val="26"/>
          <w:u w:val="single"/>
          <w:lang w:val="en-US" w:bidi="th-TH"/>
        </w:rPr>
      </w:pPr>
      <w:r w:rsidRPr="00F332C2">
        <w:rPr>
          <w:rFonts w:ascii="CordiaUPC" w:hAnsi="CordiaUPC" w:cs="CordiaUPC"/>
          <w:i/>
          <w:iCs/>
          <w:sz w:val="26"/>
          <w:szCs w:val="26"/>
          <w:u w:val="single"/>
          <w:lang w:val="en-US" w:bidi="th-TH"/>
        </w:rPr>
        <w:t>Loan Loss Provisioning, TFRS9, and ECL model</w:t>
      </w:r>
    </w:p>
    <w:p w14:paraId="36727677" w14:textId="77777777" w:rsidR="005B1C6C" w:rsidRPr="00F332C2" w:rsidRDefault="005B1C6C" w:rsidP="005B1C6C">
      <w:pPr>
        <w:autoSpaceDE w:val="0"/>
        <w:autoSpaceDN w:val="0"/>
        <w:adjustRightInd w:val="0"/>
        <w:spacing w:line="200" w:lineRule="exact"/>
        <w:ind w:left="518"/>
        <w:jc w:val="thaiDistribute"/>
        <w:rPr>
          <w:rFonts w:ascii="CordiaUPC" w:hAnsi="CordiaUPC" w:cs="CordiaUPC"/>
          <w:sz w:val="26"/>
          <w:szCs w:val="26"/>
        </w:rPr>
      </w:pPr>
    </w:p>
    <w:p w14:paraId="603789FF" w14:textId="77777777" w:rsidR="005B1C6C" w:rsidRDefault="005B1C6C" w:rsidP="005B1C6C">
      <w:pPr>
        <w:tabs>
          <w:tab w:val="left" w:pos="720"/>
        </w:tabs>
        <w:autoSpaceDE w:val="0"/>
        <w:autoSpaceDN w:val="0"/>
        <w:adjustRightInd w:val="0"/>
        <w:spacing w:line="240" w:lineRule="auto"/>
        <w:ind w:left="562"/>
        <w:jc w:val="thaiDistribute"/>
        <w:rPr>
          <w:rFonts w:ascii="CordiaUPC" w:hAnsi="CordiaUPC" w:cs="CordiaUPC"/>
          <w:sz w:val="26"/>
          <w:szCs w:val="26"/>
        </w:rPr>
      </w:pPr>
      <w:r w:rsidRPr="00F332C2">
        <w:rPr>
          <w:rFonts w:ascii="CordiaUPC" w:hAnsi="CordiaUPC" w:cs="CordiaUPC"/>
          <w:sz w:val="26"/>
          <w:szCs w:val="26"/>
        </w:rPr>
        <w:t xml:space="preserve">Since 1 January 2020, </w:t>
      </w:r>
      <w:r w:rsidRPr="00F332C2">
        <w:rPr>
          <w:rFonts w:ascii="CordiaUPC" w:hAnsi="CordiaUPC" w:cs="CordiaUPC"/>
          <w:color w:val="000000"/>
          <w:sz w:val="26"/>
          <w:szCs w:val="26"/>
          <w:lang w:val="en-US" w:bidi="th-TH"/>
        </w:rPr>
        <w:t xml:space="preserve">the Bank and its subsidiaries </w:t>
      </w:r>
      <w:r w:rsidRPr="00F332C2">
        <w:rPr>
          <w:rFonts w:ascii="CordiaUPC" w:hAnsi="CordiaUPC" w:cs="CordiaUPC"/>
          <w:sz w:val="26"/>
          <w:szCs w:val="26"/>
        </w:rPr>
        <w:t>have recognised loss allowances based on the expected credit loss (ECL) model of TFRS9, which is designed to be forward-looking. The TFRS9 impairment requirements are applicable to on-balance sheet financial assets measured at amortised cost or fair value through other comprehensive income (FVOCI), such as loans</w:t>
      </w:r>
      <w:r w:rsidRPr="00F332C2">
        <w:rPr>
          <w:rFonts w:ascii="CordiaUPC" w:hAnsi="CordiaUPC" w:cs="CordiaUPC"/>
          <w:sz w:val="26"/>
          <w:szCs w:val="26"/>
          <w:cs/>
          <w:lang w:bidi="th-TH"/>
        </w:rPr>
        <w:t xml:space="preserve"> </w:t>
      </w:r>
      <w:r w:rsidRPr="00F332C2">
        <w:rPr>
          <w:rFonts w:ascii="CordiaUPC" w:hAnsi="CordiaUPC" w:cs="CordiaUPC"/>
          <w:sz w:val="26"/>
          <w:szCs w:val="26"/>
          <w:lang w:val="en-US" w:bidi="th-TH"/>
        </w:rPr>
        <w:t>and</w:t>
      </w:r>
      <w:r w:rsidRPr="00F332C2">
        <w:rPr>
          <w:rFonts w:ascii="CordiaUPC" w:hAnsi="CordiaUPC" w:cs="CordiaUPC"/>
          <w:sz w:val="26"/>
          <w:szCs w:val="26"/>
        </w:rPr>
        <w:t xml:space="preserve"> debt securities, as well as off-balance sheet items such as undrawn loan commitments, certain financial guarantees, and undrawn committed revolving credit facilities. These financial instruments are divided into three groups, depending on the stage of credit quality deterioration (“Staging”). The ECL model parameters are estimated based on statistical techniques and supported by expert judgement.</w:t>
      </w:r>
      <w:r w:rsidRPr="00C47263">
        <w:rPr>
          <w:rFonts w:ascii="CordiaUPC" w:hAnsi="CordiaUPC" w:cs="CordiaUPC"/>
          <w:sz w:val="26"/>
          <w:szCs w:val="26"/>
        </w:rPr>
        <w:t xml:space="preserve"> </w:t>
      </w:r>
    </w:p>
    <w:p w14:paraId="4DB5E283" w14:textId="77777777" w:rsidR="005B1C6C" w:rsidRPr="00061AE2" w:rsidRDefault="005B1C6C" w:rsidP="005B1C6C">
      <w:pPr>
        <w:tabs>
          <w:tab w:val="left" w:pos="720"/>
        </w:tabs>
        <w:autoSpaceDE w:val="0"/>
        <w:autoSpaceDN w:val="0"/>
        <w:adjustRightInd w:val="0"/>
        <w:spacing w:line="240" w:lineRule="auto"/>
        <w:ind w:left="562"/>
        <w:jc w:val="thaiDistribute"/>
        <w:rPr>
          <w:rFonts w:ascii="CordiaUPC" w:hAnsi="CordiaUPC" w:cs="CordiaUPC"/>
          <w:sz w:val="26"/>
          <w:szCs w:val="26"/>
        </w:rPr>
      </w:pPr>
    </w:p>
    <w:p w14:paraId="55BFA47D" w14:textId="77777777" w:rsidR="005B1C6C" w:rsidRPr="00C47263" w:rsidRDefault="005B1C6C" w:rsidP="005B1C6C">
      <w:pPr>
        <w:tabs>
          <w:tab w:val="left" w:pos="720"/>
        </w:tabs>
        <w:autoSpaceDE w:val="0"/>
        <w:autoSpaceDN w:val="0"/>
        <w:adjustRightInd w:val="0"/>
        <w:spacing w:line="240" w:lineRule="auto"/>
        <w:ind w:left="562"/>
        <w:jc w:val="thaiDistribute"/>
        <w:rPr>
          <w:rFonts w:ascii="CordiaUPC" w:hAnsi="CordiaUPC" w:cs="CordiaUPC"/>
          <w:i/>
          <w:iCs/>
          <w:sz w:val="26"/>
          <w:szCs w:val="26"/>
          <w:lang w:val="en-US" w:bidi="th-TH"/>
        </w:rPr>
      </w:pPr>
      <w:r w:rsidRPr="00C47263">
        <w:rPr>
          <w:rFonts w:ascii="CordiaUPC" w:hAnsi="CordiaUPC" w:cs="CordiaUPC"/>
          <w:i/>
          <w:iCs/>
          <w:sz w:val="26"/>
          <w:szCs w:val="26"/>
          <w:lang w:val="en-US" w:bidi="th-TH"/>
        </w:rPr>
        <w:t>Incorporation of forward-looking information</w:t>
      </w:r>
    </w:p>
    <w:p w14:paraId="341634A4" w14:textId="77777777" w:rsidR="005B1C6C"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p>
    <w:p w14:paraId="183E0F82" w14:textId="2ADA87F6" w:rsidR="005B1C6C" w:rsidRPr="00C47263" w:rsidRDefault="005B1C6C" w:rsidP="00324B7B">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TFRS9 requires that expected credit loss takes into consideration the effect from the economic movement or so-called forward-looking factor.  Modelling newly regulated credit risk should also incorporate the state of economy, which is best represented by GDP growth and some of its components.</w:t>
      </w:r>
    </w:p>
    <w:p w14:paraId="1FE5A8AC"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cs/>
          <w:lang w:bidi="th-TH"/>
        </w:rPr>
      </w:pPr>
      <w:r w:rsidRPr="00C47263">
        <w:rPr>
          <w:rFonts w:ascii="CordiaUPC" w:hAnsi="CordiaUPC" w:cs="CordiaUPC"/>
          <w:sz w:val="26"/>
          <w:szCs w:val="26"/>
        </w:rPr>
        <w:t xml:space="preserve">The </w:t>
      </w:r>
      <w:r w:rsidRPr="00C47263">
        <w:rPr>
          <w:rFonts w:ascii="CordiaUPC" w:hAnsi="CordiaUPC" w:cs="CordiaUPC"/>
          <w:color w:val="000000"/>
          <w:sz w:val="26"/>
          <w:szCs w:val="26"/>
          <w:lang w:val="en-US" w:bidi="th-TH"/>
        </w:rPr>
        <w:t xml:space="preserve">Bank and its subsidiaries </w:t>
      </w:r>
      <w:r w:rsidRPr="00C47263">
        <w:rPr>
          <w:rFonts w:ascii="CordiaUPC" w:hAnsi="CordiaUPC" w:cs="CordiaUPC"/>
          <w:sz w:val="26"/>
          <w:szCs w:val="26"/>
        </w:rPr>
        <w:t xml:space="preserve">apply forward-looking factor into the ECL models. For macroeconomic input/ projections, </w:t>
      </w:r>
      <w:r w:rsidRPr="00C47263">
        <w:rPr>
          <w:rFonts w:ascii="CordiaUPC" w:hAnsi="CordiaUPC" w:cs="CordiaUPC"/>
          <w:color w:val="000000"/>
          <w:sz w:val="26"/>
          <w:szCs w:val="26"/>
          <w:lang w:val="en-US" w:bidi="th-TH"/>
        </w:rPr>
        <w:t xml:space="preserve">the Bank </w:t>
      </w:r>
      <w:r w:rsidRPr="00C47263">
        <w:rPr>
          <w:rFonts w:ascii="CordiaUPC" w:hAnsi="CordiaUPC" w:cs="CordiaUPC"/>
          <w:sz w:val="26"/>
          <w:szCs w:val="26"/>
        </w:rPr>
        <w:t>leverages on information from external sources, such as consensus economic data or forecasts published by governmental bodies. Then, statistical techniques are applied to transform the data into a multiple scenario analysis. Finally, the scenarios are used to derive lifetime parameters, which are applied in the calculation of expected credit losses and in the identification of significant deterioration in credit quality of financial assets as described previously.</w:t>
      </w:r>
    </w:p>
    <w:p w14:paraId="48849C09" w14:textId="77777777" w:rsidR="005B1C6C" w:rsidRDefault="005B1C6C" w:rsidP="005B1C6C">
      <w:pPr>
        <w:autoSpaceDE w:val="0"/>
        <w:autoSpaceDN w:val="0"/>
        <w:spacing w:line="240" w:lineRule="auto"/>
        <w:ind w:left="540"/>
        <w:jc w:val="thaiDistribute"/>
        <w:rPr>
          <w:rFonts w:ascii="CordiaUPC" w:hAnsi="CordiaUPC" w:cs="CordiaUPC"/>
          <w:sz w:val="26"/>
          <w:szCs w:val="26"/>
        </w:rPr>
      </w:pPr>
    </w:p>
    <w:p w14:paraId="2262DF09" w14:textId="77777777" w:rsidR="005B1C6C" w:rsidRPr="00C47263" w:rsidRDefault="005B1C6C" w:rsidP="005B1C6C">
      <w:pPr>
        <w:autoSpaceDE w:val="0"/>
        <w:autoSpaceDN w:val="0"/>
        <w:spacing w:line="240" w:lineRule="auto"/>
        <w:ind w:left="540"/>
        <w:jc w:val="thaiDistribute"/>
        <w:rPr>
          <w:rFonts w:ascii="CordiaUPC" w:hAnsi="CordiaUPC" w:cs="CordiaUPC"/>
          <w:sz w:val="26"/>
          <w:szCs w:val="26"/>
        </w:rPr>
      </w:pPr>
      <w:r w:rsidRPr="00C47263">
        <w:rPr>
          <w:rFonts w:ascii="CordiaUPC" w:hAnsi="CordiaUPC" w:cs="CordiaUPC"/>
          <w:sz w:val="26"/>
          <w:szCs w:val="26"/>
        </w:rPr>
        <w:t>The</w:t>
      </w:r>
      <w:r w:rsidRPr="00C47263">
        <w:rPr>
          <w:rFonts w:ascii="CordiaUPC" w:hAnsi="CordiaUPC" w:cs="CordiaUPC"/>
          <w:color w:val="000000"/>
          <w:sz w:val="26"/>
          <w:szCs w:val="26"/>
          <w:lang w:val="en-US" w:bidi="th-TH"/>
        </w:rPr>
        <w:t xml:space="preserve"> Bank and its subsidiaries</w:t>
      </w:r>
      <w:r w:rsidRPr="00C47263">
        <w:rPr>
          <w:rFonts w:ascii="CordiaUPC" w:hAnsi="CordiaUPC" w:cs="CordiaUPC"/>
          <w:sz w:val="26"/>
          <w:szCs w:val="26"/>
        </w:rPr>
        <w:t xml:space="preserve"> formulate three forward-looking economic scenarios; a base case, which is the baseline scenario, and two less likely scenarios, one upside and one downside scenario. Macroeconomic variables include economic data and forecasts. Example</w:t>
      </w:r>
      <w:r w:rsidRPr="00C47263">
        <w:rPr>
          <w:rFonts w:ascii="CordiaUPC" w:hAnsi="CordiaUPC" w:cs="CordiaUPC"/>
          <w:sz w:val="26"/>
          <w:szCs w:val="26"/>
          <w:lang w:val="en-US" w:bidi="th-TH"/>
        </w:rPr>
        <w:t>s</w:t>
      </w:r>
      <w:r w:rsidRPr="00C47263">
        <w:rPr>
          <w:rFonts w:ascii="CordiaUPC" w:hAnsi="CordiaUPC" w:cs="CordiaUPC"/>
          <w:sz w:val="26"/>
          <w:szCs w:val="26"/>
        </w:rPr>
        <w:t xml:space="preserve"> of the macro economic variables used in the forward-looking information are Gross Domestic Product (GDP), interest rate, and unemployment rate.</w:t>
      </w:r>
    </w:p>
    <w:p w14:paraId="461326F9" w14:textId="77777777" w:rsidR="005B1C6C" w:rsidRDefault="005B1C6C" w:rsidP="005B1C6C">
      <w:pPr>
        <w:tabs>
          <w:tab w:val="left" w:pos="720"/>
        </w:tabs>
        <w:autoSpaceDE w:val="0"/>
        <w:autoSpaceDN w:val="0"/>
        <w:adjustRightInd w:val="0"/>
        <w:spacing w:line="240" w:lineRule="auto"/>
        <w:ind w:left="540"/>
        <w:jc w:val="thaiDistribute"/>
        <w:rPr>
          <w:rFonts w:ascii="CordiaUPC" w:hAnsi="CordiaUPC" w:cs="CordiaUPC"/>
          <w:i/>
          <w:iCs/>
          <w:sz w:val="26"/>
          <w:szCs w:val="26"/>
        </w:rPr>
      </w:pPr>
    </w:p>
    <w:p w14:paraId="67CAFBF7"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i/>
          <w:iCs/>
          <w:sz w:val="26"/>
          <w:szCs w:val="26"/>
        </w:rPr>
      </w:pPr>
      <w:r w:rsidRPr="00C47263">
        <w:rPr>
          <w:rFonts w:ascii="CordiaUPC" w:hAnsi="CordiaUPC" w:cs="CordiaUPC"/>
          <w:i/>
          <w:iCs/>
          <w:sz w:val="26"/>
          <w:szCs w:val="26"/>
        </w:rPr>
        <w:t>Management Overlay</w:t>
      </w:r>
    </w:p>
    <w:p w14:paraId="713126F1"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i/>
          <w:iCs/>
          <w:sz w:val="26"/>
          <w:szCs w:val="26"/>
          <w:lang w:val="en-US" w:bidi="th-TH"/>
        </w:rPr>
      </w:pPr>
    </w:p>
    <w:p w14:paraId="0504E0F4" w14:textId="77777777" w:rsidR="00466D1F" w:rsidRDefault="005B1C6C" w:rsidP="005B1C6C">
      <w:pPr>
        <w:pStyle w:val="Default"/>
        <w:ind w:left="540"/>
        <w:jc w:val="thaiDistribute"/>
        <w:rPr>
          <w:rFonts w:ascii="CordiaUPC" w:hAnsi="CordiaUPC" w:cs="CordiaUPC"/>
          <w:sz w:val="26"/>
          <w:szCs w:val="26"/>
          <w:lang w:eastAsia="en-US"/>
        </w:rPr>
      </w:pPr>
      <w:r w:rsidRPr="00C47263">
        <w:rPr>
          <w:rFonts w:ascii="CordiaUPC" w:hAnsi="CordiaUPC" w:cs="CordiaUPC"/>
          <w:sz w:val="26"/>
          <w:szCs w:val="26"/>
          <w:lang w:eastAsia="en-US"/>
        </w:rPr>
        <w:t>The Bank</w:t>
      </w:r>
      <w:r w:rsidR="00466D1F">
        <w:rPr>
          <w:rFonts w:ascii="CordiaUPC" w:hAnsi="CordiaUPC" w:cs="CordiaUPC" w:hint="cs"/>
          <w:sz w:val="26"/>
          <w:szCs w:val="26"/>
          <w:cs/>
          <w:lang w:eastAsia="en-US"/>
        </w:rPr>
        <w:t xml:space="preserve"> </w:t>
      </w:r>
      <w:r w:rsidR="00466D1F">
        <w:rPr>
          <w:rFonts w:ascii="CordiaUPC" w:hAnsi="CordiaUPC" w:cs="CordiaUPC"/>
          <w:sz w:val="26"/>
          <w:szCs w:val="26"/>
          <w:lang w:eastAsia="en-US"/>
        </w:rPr>
        <w:t>and its subsidiaries</w:t>
      </w:r>
      <w:r w:rsidRPr="00C47263">
        <w:rPr>
          <w:rFonts w:ascii="CordiaUPC" w:hAnsi="CordiaUPC" w:cs="CordiaUPC"/>
          <w:sz w:val="26"/>
          <w:szCs w:val="26"/>
          <w:lang w:eastAsia="en-US"/>
        </w:rPr>
        <w:t xml:space="preserve"> calculated the ECL based on the model. However, management overlay</w:t>
      </w:r>
      <w:r w:rsidR="00466D1F">
        <w:rPr>
          <w:rFonts w:ascii="CordiaUPC" w:hAnsi="CordiaUPC" w:cs="CordiaUPC"/>
          <w:sz w:val="26"/>
          <w:szCs w:val="26"/>
          <w:lang w:eastAsia="en-US"/>
        </w:rPr>
        <w:t>s were</w:t>
      </w:r>
      <w:r w:rsidRPr="00C47263">
        <w:rPr>
          <w:rFonts w:ascii="CordiaUPC" w:hAnsi="CordiaUPC" w:cs="CordiaUPC"/>
          <w:sz w:val="26"/>
          <w:szCs w:val="26"/>
          <w:lang w:eastAsia="en-US"/>
        </w:rPr>
        <w:t xml:space="preserve"> considered when underlying assumptions or data used to estimate ECLs do not reflect current circumstances, events or conditions of the Bank</w:t>
      </w:r>
      <w:r w:rsidR="00466D1F">
        <w:rPr>
          <w:rFonts w:ascii="CordiaUPC" w:hAnsi="CordiaUPC" w:cs="CordiaUPC"/>
          <w:sz w:val="26"/>
          <w:szCs w:val="26"/>
          <w:lang w:eastAsia="en-US"/>
        </w:rPr>
        <w:t xml:space="preserve"> and its subsidiaries</w:t>
      </w:r>
      <w:r w:rsidRPr="00C47263">
        <w:rPr>
          <w:rFonts w:ascii="CordiaUPC" w:hAnsi="CordiaUPC" w:cs="CordiaUPC"/>
          <w:sz w:val="26"/>
          <w:szCs w:val="26"/>
          <w:lang w:eastAsia="en-US"/>
        </w:rPr>
        <w:t xml:space="preserve"> at the reporting date as post-model adjustments. </w:t>
      </w:r>
    </w:p>
    <w:p w14:paraId="73F2BF35" w14:textId="77777777" w:rsidR="00466D1F" w:rsidRDefault="00466D1F" w:rsidP="005B1C6C">
      <w:pPr>
        <w:pStyle w:val="Default"/>
        <w:ind w:left="540"/>
        <w:jc w:val="thaiDistribute"/>
        <w:rPr>
          <w:rFonts w:ascii="CordiaUPC" w:hAnsi="CordiaUPC" w:cs="CordiaUPC"/>
          <w:sz w:val="26"/>
          <w:szCs w:val="26"/>
          <w:lang w:eastAsia="en-US"/>
        </w:rPr>
      </w:pPr>
    </w:p>
    <w:p w14:paraId="05AFE131" w14:textId="273694AF" w:rsidR="005B1C6C" w:rsidRPr="00061AE2" w:rsidRDefault="005B1C6C" w:rsidP="005B1C6C">
      <w:pPr>
        <w:pStyle w:val="Default"/>
        <w:ind w:left="540"/>
        <w:jc w:val="thaiDistribute"/>
        <w:rPr>
          <w:rFonts w:ascii="CordiaUPC" w:hAnsi="CordiaUPC" w:cs="CordiaUPC"/>
          <w:sz w:val="26"/>
          <w:szCs w:val="26"/>
          <w:lang w:eastAsia="en-US"/>
        </w:rPr>
      </w:pPr>
      <w:r w:rsidRPr="007E42D5">
        <w:rPr>
          <w:rFonts w:ascii="CordiaUPC" w:hAnsi="CordiaUPC" w:cs="CordiaUPC"/>
          <w:sz w:val="26"/>
          <w:szCs w:val="26"/>
          <w:lang w:eastAsia="en-US"/>
        </w:rPr>
        <w:t>Management overlay is used to address uncertainties related to the current COVID-19 pandemic and its impact on economic situation and loan portfolio.</w:t>
      </w:r>
    </w:p>
    <w:p w14:paraId="4514E73B" w14:textId="72B6172A" w:rsidR="007476D6" w:rsidRDefault="007476D6" w:rsidP="007476D6">
      <w:pPr>
        <w:pStyle w:val="Default"/>
        <w:tabs>
          <w:tab w:val="left" w:pos="540"/>
        </w:tabs>
        <w:jc w:val="thaiDistribute"/>
        <w:rPr>
          <w:rFonts w:ascii="CordiaUPC" w:eastAsia="AngsanaNew" w:hAnsi="CordiaUPC" w:cs="CordiaUPC"/>
          <w:i/>
          <w:iCs/>
          <w:sz w:val="26"/>
          <w:szCs w:val="26"/>
          <w:lang w:eastAsia="en-GB"/>
        </w:rPr>
      </w:pPr>
    </w:p>
    <w:p w14:paraId="3D77C79C" w14:textId="6615195F" w:rsidR="005B1C6C" w:rsidRPr="00C47263" w:rsidRDefault="007476D6" w:rsidP="005B1C6C">
      <w:pPr>
        <w:pStyle w:val="Default"/>
        <w:tabs>
          <w:tab w:val="left" w:pos="540"/>
        </w:tabs>
        <w:jc w:val="thaiDistribute"/>
        <w:rPr>
          <w:rFonts w:ascii="CordiaUPC" w:hAnsi="CordiaUPC" w:cs="CordiaUPC"/>
          <w:b/>
          <w:bCs/>
          <w:color w:val="0000FF"/>
          <w:sz w:val="26"/>
          <w:szCs w:val="26"/>
        </w:rPr>
      </w:pPr>
      <w:r>
        <w:rPr>
          <w:rFonts w:ascii="CordiaUPC" w:eastAsia="AngsanaNew" w:hAnsi="CordiaUPC" w:cs="CordiaUPC"/>
          <w:i/>
          <w:iCs/>
          <w:sz w:val="26"/>
          <w:szCs w:val="26"/>
          <w:lang w:eastAsia="en-GB"/>
        </w:rPr>
        <w:t>5</w:t>
      </w:r>
      <w:r w:rsidRPr="00C47263">
        <w:rPr>
          <w:rFonts w:ascii="CordiaUPC" w:eastAsia="AngsanaNew" w:hAnsi="CordiaUPC" w:cs="CordiaUPC"/>
          <w:i/>
          <w:iCs/>
          <w:sz w:val="26"/>
          <w:szCs w:val="26"/>
          <w:lang w:eastAsia="en-GB"/>
        </w:rPr>
        <w:t xml:space="preserve">.1.1 </w:t>
      </w:r>
      <w:r w:rsidRPr="00C47263">
        <w:rPr>
          <w:rFonts w:ascii="CordiaUPC" w:eastAsia="AngsanaNew" w:hAnsi="CordiaUPC" w:cs="CordiaUPC"/>
          <w:i/>
          <w:iCs/>
          <w:sz w:val="26"/>
          <w:szCs w:val="26"/>
          <w:lang w:eastAsia="en-GB"/>
        </w:rPr>
        <w:tab/>
      </w:r>
      <w:r w:rsidR="005B1C6C" w:rsidRPr="00C47263">
        <w:rPr>
          <w:rFonts w:ascii="CordiaUPC" w:eastAsia="AngsanaNew" w:hAnsi="CordiaUPC" w:cs="CordiaUPC"/>
          <w:i/>
          <w:iCs/>
          <w:sz w:val="26"/>
          <w:szCs w:val="26"/>
          <w:lang w:eastAsia="en-GB"/>
        </w:rPr>
        <w:t>Credit quality</w:t>
      </w:r>
    </w:p>
    <w:p w14:paraId="4DF7A138" w14:textId="5D706FA4" w:rsidR="007476D6" w:rsidRPr="00C47263" w:rsidRDefault="007476D6" w:rsidP="007476D6">
      <w:pPr>
        <w:pStyle w:val="Default"/>
        <w:tabs>
          <w:tab w:val="left" w:pos="540"/>
        </w:tabs>
        <w:jc w:val="thaiDistribute"/>
        <w:rPr>
          <w:rFonts w:ascii="CordiaUPC" w:hAnsi="CordiaUPC" w:cs="CordiaUPC"/>
          <w:b/>
          <w:bCs/>
          <w:color w:val="0000FF"/>
          <w:sz w:val="26"/>
          <w:szCs w:val="26"/>
        </w:rPr>
      </w:pPr>
    </w:p>
    <w:p w14:paraId="3FFF3A9E" w14:textId="7FCB6919" w:rsidR="007476D6" w:rsidRDefault="007476D6" w:rsidP="007476D6">
      <w:pPr>
        <w:autoSpaceDE w:val="0"/>
        <w:autoSpaceDN w:val="0"/>
        <w:adjustRightInd w:val="0"/>
        <w:spacing w:line="240" w:lineRule="auto"/>
        <w:ind w:left="540"/>
        <w:jc w:val="thaiDistribute"/>
        <w:rPr>
          <w:rFonts w:ascii="CordiaUPC" w:hAnsi="CordiaUPC" w:cs="CordiaUPC"/>
          <w:color w:val="000000"/>
          <w:sz w:val="26"/>
          <w:szCs w:val="26"/>
        </w:rPr>
      </w:pPr>
      <w:r w:rsidRPr="00C47263">
        <w:rPr>
          <w:rFonts w:ascii="CordiaUPC" w:hAnsi="CordiaUPC" w:cs="CordiaUPC"/>
          <w:color w:val="000000"/>
          <w:sz w:val="26"/>
          <w:szCs w:val="26"/>
        </w:rPr>
        <w:t xml:space="preserve">The following tables set out information about the credit quality as at </w:t>
      </w:r>
      <w:r>
        <w:rPr>
          <w:rFonts w:ascii="CordiaUPC" w:hAnsi="CordiaUPC" w:cs="CordiaUPC"/>
          <w:color w:val="000000"/>
          <w:sz w:val="26"/>
          <w:szCs w:val="26"/>
        </w:rPr>
        <w:t xml:space="preserve">30 June 2021 </w:t>
      </w:r>
      <w:r>
        <w:rPr>
          <w:rFonts w:ascii="CordiaUPC" w:hAnsi="CordiaUPC" w:cs="CordiaUPC"/>
          <w:color w:val="000000"/>
          <w:sz w:val="26"/>
          <w:szCs w:val="26"/>
          <w:lang w:val="en-US" w:bidi="th-TH"/>
        </w:rPr>
        <w:t xml:space="preserve">and </w:t>
      </w:r>
      <w:r w:rsidR="005948B0">
        <w:rPr>
          <w:rFonts w:ascii="CordiaUPC" w:hAnsi="CordiaUPC" w:cs="CordiaUPC"/>
          <w:color w:val="000000"/>
          <w:sz w:val="26"/>
          <w:szCs w:val="26"/>
          <w:lang w:val="en-US" w:bidi="th-TH"/>
        </w:rPr>
        <w:t xml:space="preserve">31 </w:t>
      </w:r>
      <w:r>
        <w:rPr>
          <w:rFonts w:ascii="CordiaUPC" w:hAnsi="CordiaUPC" w:cs="CordiaUPC"/>
          <w:color w:val="000000"/>
          <w:sz w:val="26"/>
          <w:szCs w:val="26"/>
          <w:lang w:val="en-US" w:bidi="th-TH"/>
        </w:rPr>
        <w:t xml:space="preserve">December 2020 </w:t>
      </w:r>
      <w:r w:rsidRPr="00C47263">
        <w:rPr>
          <w:rFonts w:ascii="CordiaUPC" w:hAnsi="CordiaUPC" w:cs="CordiaUPC"/>
          <w:color w:val="000000"/>
          <w:sz w:val="26"/>
          <w:szCs w:val="26"/>
        </w:rPr>
        <w:t xml:space="preserve">of loans to customers without </w:t>
      </w:r>
      <w:proofErr w:type="gramStart"/>
      <w:r w:rsidRPr="00C47263">
        <w:rPr>
          <w:rFonts w:ascii="CordiaUPC" w:hAnsi="CordiaUPC" w:cs="CordiaUPC"/>
          <w:color w:val="000000"/>
          <w:sz w:val="26"/>
          <w:szCs w:val="26"/>
        </w:rPr>
        <w:t>taking into account</w:t>
      </w:r>
      <w:proofErr w:type="gramEnd"/>
      <w:r w:rsidRPr="00C47263">
        <w:rPr>
          <w:rFonts w:ascii="CordiaUPC" w:hAnsi="CordiaUPC" w:cs="CordiaUPC"/>
          <w:color w:val="000000"/>
          <w:sz w:val="26"/>
          <w:szCs w:val="26"/>
        </w:rPr>
        <w:t xml:space="preserve"> collateral or other credit enhancement. The Bank and its subsidiaries c</w:t>
      </w:r>
      <w:r w:rsidRPr="00C47263">
        <w:rPr>
          <w:rFonts w:ascii="CordiaUPC" w:hAnsi="CordiaUPC" w:cs="CordiaUPC"/>
          <w:color w:val="000000"/>
          <w:sz w:val="26"/>
          <w:szCs w:val="26"/>
          <w:lang w:bidi="th-TH"/>
        </w:rPr>
        <w:t>lassified</w:t>
      </w:r>
      <w:r w:rsidRPr="00C47263">
        <w:rPr>
          <w:rFonts w:ascii="CordiaUPC" w:hAnsi="CordiaUPC" w:cs="CordiaUPC"/>
          <w:color w:val="000000"/>
          <w:sz w:val="26"/>
          <w:szCs w:val="26"/>
        </w:rPr>
        <w:t xml:space="preserve"> a risk level based on most recent financial position, </w:t>
      </w:r>
      <w:proofErr w:type="gramStart"/>
      <w:r w:rsidRPr="00C47263">
        <w:rPr>
          <w:rFonts w:ascii="CordiaUPC" w:hAnsi="CordiaUPC" w:cs="CordiaUPC"/>
          <w:color w:val="000000"/>
          <w:sz w:val="26"/>
          <w:szCs w:val="26"/>
        </w:rPr>
        <w:t>behaviours</w:t>
      </w:r>
      <w:proofErr w:type="gramEnd"/>
      <w:r w:rsidRPr="00C47263">
        <w:rPr>
          <w:rFonts w:ascii="CordiaUPC" w:hAnsi="CordiaUPC" w:cs="CordiaUPC"/>
          <w:color w:val="000000"/>
          <w:sz w:val="26"/>
          <w:szCs w:val="26"/>
        </w:rPr>
        <w:t xml:space="preserve"> and qualitative factors.</w:t>
      </w:r>
    </w:p>
    <w:p w14:paraId="3D78A65A" w14:textId="77777777" w:rsidR="007476D6" w:rsidRDefault="007476D6" w:rsidP="007476D6">
      <w:pPr>
        <w:autoSpaceDE w:val="0"/>
        <w:autoSpaceDN w:val="0"/>
        <w:adjustRightInd w:val="0"/>
        <w:spacing w:line="240" w:lineRule="auto"/>
        <w:ind w:left="540"/>
        <w:jc w:val="thaiDistribute"/>
        <w:rPr>
          <w:rFonts w:ascii="CordiaUPC" w:hAnsi="CordiaUPC" w:cs="CordiaUPC"/>
          <w:color w:val="000000"/>
          <w:sz w:val="26"/>
          <w:szCs w:val="26"/>
        </w:rPr>
      </w:pPr>
    </w:p>
    <w:tbl>
      <w:tblPr>
        <w:tblStyle w:val="TableGrid"/>
        <w:tblW w:w="9289"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170"/>
        <w:gridCol w:w="1173"/>
        <w:gridCol w:w="1167"/>
        <w:gridCol w:w="1183"/>
        <w:gridCol w:w="6"/>
      </w:tblGrid>
      <w:tr w:rsidR="007476D6" w:rsidRPr="00C47263" w14:paraId="5B842E12" w14:textId="77777777" w:rsidTr="000406A0">
        <w:tc>
          <w:tcPr>
            <w:tcW w:w="4320" w:type="dxa"/>
          </w:tcPr>
          <w:p w14:paraId="58929433" w14:textId="77777777" w:rsidR="007476D6" w:rsidRPr="00907945" w:rsidRDefault="007476D6" w:rsidP="000406A0">
            <w:pPr>
              <w:spacing w:line="240" w:lineRule="exact"/>
              <w:ind w:right="-104"/>
              <w:rPr>
                <w:rFonts w:ascii="CordiaUPC" w:hAnsi="CordiaUPC" w:cs="CordiaUPC"/>
                <w:sz w:val="26"/>
                <w:szCs w:val="26"/>
                <w:lang w:val="en-US"/>
              </w:rPr>
            </w:pPr>
          </w:p>
        </w:tc>
        <w:tc>
          <w:tcPr>
            <w:tcW w:w="270" w:type="dxa"/>
          </w:tcPr>
          <w:p w14:paraId="0A4C49A3" w14:textId="77777777" w:rsidR="007476D6" w:rsidRPr="00C47263" w:rsidRDefault="007476D6" w:rsidP="000406A0">
            <w:pPr>
              <w:spacing w:line="240" w:lineRule="exact"/>
              <w:rPr>
                <w:rFonts w:ascii="CordiaUPC" w:hAnsi="CordiaUPC" w:cs="CordiaUPC"/>
                <w:sz w:val="26"/>
                <w:szCs w:val="26"/>
              </w:rPr>
            </w:pPr>
          </w:p>
        </w:tc>
        <w:tc>
          <w:tcPr>
            <w:tcW w:w="4699" w:type="dxa"/>
            <w:gridSpan w:val="5"/>
          </w:tcPr>
          <w:p w14:paraId="2BB1B547" w14:textId="77777777" w:rsidR="007476D6" w:rsidRPr="00C47263" w:rsidRDefault="007476D6" w:rsidP="000406A0">
            <w:pPr>
              <w:spacing w:line="240" w:lineRule="exact"/>
              <w:ind w:left="-103" w:right="-88"/>
              <w:jc w:val="center"/>
              <w:rPr>
                <w:rFonts w:ascii="CordiaUPC" w:hAnsi="CordiaUPC" w:cs="CordiaUPC"/>
                <w:b/>
                <w:bCs/>
                <w:sz w:val="26"/>
                <w:szCs w:val="26"/>
              </w:rPr>
            </w:pPr>
            <w:r w:rsidRPr="00C47263">
              <w:rPr>
                <w:rFonts w:ascii="CordiaUPC" w:hAnsi="CordiaUPC" w:cs="CordiaUPC" w:hint="cs"/>
                <w:b/>
                <w:bCs/>
                <w:sz w:val="26"/>
                <w:szCs w:val="26"/>
              </w:rPr>
              <w:t>Consolidated</w:t>
            </w:r>
          </w:p>
        </w:tc>
      </w:tr>
      <w:tr w:rsidR="007476D6" w:rsidRPr="00C47263" w14:paraId="6FE0E3EE" w14:textId="77777777" w:rsidTr="000406A0">
        <w:tc>
          <w:tcPr>
            <w:tcW w:w="4320" w:type="dxa"/>
          </w:tcPr>
          <w:p w14:paraId="78E85B1A" w14:textId="77777777" w:rsidR="007476D6" w:rsidRPr="00C47263" w:rsidRDefault="007476D6" w:rsidP="000406A0">
            <w:pPr>
              <w:spacing w:line="240" w:lineRule="exact"/>
              <w:ind w:right="-104"/>
              <w:jc w:val="center"/>
              <w:rPr>
                <w:rFonts w:ascii="CordiaUPC" w:hAnsi="CordiaUPC" w:cs="CordiaUPC"/>
                <w:sz w:val="26"/>
                <w:szCs w:val="26"/>
              </w:rPr>
            </w:pPr>
          </w:p>
        </w:tc>
        <w:tc>
          <w:tcPr>
            <w:tcW w:w="270" w:type="dxa"/>
          </w:tcPr>
          <w:p w14:paraId="04FBEA3D"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4F55C7F4" w14:textId="77777777" w:rsidR="007476D6" w:rsidRPr="00C47263" w:rsidRDefault="007476D6" w:rsidP="000406A0">
            <w:pPr>
              <w:spacing w:line="240" w:lineRule="exact"/>
              <w:ind w:left="-103" w:right="-88"/>
              <w:jc w:val="center"/>
              <w:rPr>
                <w:rFonts w:ascii="CordiaUPC" w:hAnsi="CordiaUPC" w:cs="CordiaUPC"/>
                <w:sz w:val="26"/>
                <w:szCs w:val="26"/>
              </w:rPr>
            </w:pPr>
          </w:p>
        </w:tc>
        <w:tc>
          <w:tcPr>
            <w:tcW w:w="2340" w:type="dxa"/>
            <w:gridSpan w:val="2"/>
          </w:tcPr>
          <w:p w14:paraId="28E4B269" w14:textId="77777777" w:rsidR="007476D6" w:rsidRPr="00C47263" w:rsidRDefault="007476D6" w:rsidP="000406A0">
            <w:pPr>
              <w:spacing w:line="240" w:lineRule="exact"/>
              <w:ind w:left="-103" w:right="-88"/>
              <w:jc w:val="center"/>
              <w:rPr>
                <w:rFonts w:ascii="CordiaUPC" w:hAnsi="CordiaUPC" w:cs="CordiaUPC"/>
                <w:sz w:val="26"/>
                <w:szCs w:val="26"/>
              </w:rPr>
            </w:pPr>
            <w:r>
              <w:rPr>
                <w:rFonts w:ascii="CordiaUPC" w:hAnsi="CordiaUPC" w:cs="CordiaUPC"/>
                <w:sz w:val="26"/>
                <w:szCs w:val="26"/>
              </w:rPr>
              <w:t>30 June 2021</w:t>
            </w:r>
          </w:p>
        </w:tc>
        <w:tc>
          <w:tcPr>
            <w:tcW w:w="1189" w:type="dxa"/>
            <w:gridSpan w:val="2"/>
          </w:tcPr>
          <w:p w14:paraId="689D26A8" w14:textId="77777777" w:rsidR="007476D6" w:rsidRPr="00C47263" w:rsidRDefault="007476D6" w:rsidP="000406A0">
            <w:pPr>
              <w:spacing w:line="240" w:lineRule="exact"/>
              <w:ind w:left="-103" w:right="-88"/>
              <w:jc w:val="center"/>
              <w:rPr>
                <w:rFonts w:ascii="CordiaUPC" w:hAnsi="CordiaUPC" w:cs="CordiaUPC"/>
                <w:sz w:val="26"/>
                <w:szCs w:val="26"/>
              </w:rPr>
            </w:pPr>
          </w:p>
        </w:tc>
      </w:tr>
      <w:tr w:rsidR="007476D6" w:rsidRPr="00C47263" w14:paraId="4DE0348F" w14:textId="77777777" w:rsidTr="000406A0">
        <w:tc>
          <w:tcPr>
            <w:tcW w:w="4320" w:type="dxa"/>
          </w:tcPr>
          <w:p w14:paraId="219506B1" w14:textId="77777777" w:rsidR="007476D6" w:rsidRPr="00C47263" w:rsidRDefault="007476D6" w:rsidP="000406A0">
            <w:pPr>
              <w:spacing w:line="240" w:lineRule="exact"/>
              <w:ind w:right="-104"/>
              <w:jc w:val="center"/>
              <w:rPr>
                <w:rFonts w:ascii="CordiaUPC" w:hAnsi="CordiaUPC" w:cs="CordiaUPC"/>
                <w:sz w:val="26"/>
                <w:szCs w:val="26"/>
              </w:rPr>
            </w:pPr>
            <w:r w:rsidRPr="00C47263">
              <w:rPr>
                <w:rFonts w:ascii="CordiaUPC" w:hAnsi="CordiaUPC" w:cs="CordiaUPC" w:hint="cs"/>
                <w:sz w:val="26"/>
                <w:szCs w:val="26"/>
              </w:rPr>
              <w:t>Risk level</w:t>
            </w:r>
          </w:p>
        </w:tc>
        <w:tc>
          <w:tcPr>
            <w:tcW w:w="270" w:type="dxa"/>
          </w:tcPr>
          <w:p w14:paraId="6D2E770F"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2A9A7495" w14:textId="77777777" w:rsidR="007476D6" w:rsidRPr="00C47263" w:rsidRDefault="007476D6" w:rsidP="000406A0">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1</w:t>
            </w:r>
          </w:p>
        </w:tc>
        <w:tc>
          <w:tcPr>
            <w:tcW w:w="1173" w:type="dxa"/>
          </w:tcPr>
          <w:p w14:paraId="027754F8" w14:textId="77777777" w:rsidR="007476D6" w:rsidRPr="00C47263" w:rsidRDefault="007476D6" w:rsidP="000406A0">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2</w:t>
            </w:r>
          </w:p>
        </w:tc>
        <w:tc>
          <w:tcPr>
            <w:tcW w:w="1167" w:type="dxa"/>
          </w:tcPr>
          <w:p w14:paraId="37036398" w14:textId="77777777" w:rsidR="007476D6" w:rsidRPr="00C47263" w:rsidRDefault="007476D6" w:rsidP="000406A0">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3</w:t>
            </w:r>
          </w:p>
        </w:tc>
        <w:tc>
          <w:tcPr>
            <w:tcW w:w="1189" w:type="dxa"/>
            <w:gridSpan w:val="2"/>
          </w:tcPr>
          <w:p w14:paraId="18108C39" w14:textId="77777777" w:rsidR="007476D6" w:rsidRPr="00C47263" w:rsidRDefault="007476D6" w:rsidP="000406A0">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Total</w:t>
            </w:r>
          </w:p>
        </w:tc>
      </w:tr>
      <w:tr w:rsidR="007476D6" w:rsidRPr="00C47263" w14:paraId="415AB9F5" w14:textId="77777777" w:rsidTr="000406A0">
        <w:tc>
          <w:tcPr>
            <w:tcW w:w="4320" w:type="dxa"/>
          </w:tcPr>
          <w:p w14:paraId="2D4D213A" w14:textId="77777777" w:rsidR="007476D6" w:rsidRPr="00C47263" w:rsidRDefault="007476D6" w:rsidP="000406A0">
            <w:pPr>
              <w:spacing w:line="240" w:lineRule="exact"/>
              <w:ind w:right="-104"/>
              <w:jc w:val="center"/>
              <w:rPr>
                <w:rFonts w:ascii="CordiaUPC" w:hAnsi="CordiaUPC" w:cs="CordiaUPC"/>
                <w:sz w:val="26"/>
                <w:szCs w:val="26"/>
              </w:rPr>
            </w:pPr>
          </w:p>
        </w:tc>
        <w:tc>
          <w:tcPr>
            <w:tcW w:w="270" w:type="dxa"/>
          </w:tcPr>
          <w:p w14:paraId="0300684B" w14:textId="77777777" w:rsidR="007476D6" w:rsidRPr="00C47263" w:rsidRDefault="007476D6" w:rsidP="000406A0">
            <w:pPr>
              <w:spacing w:line="240" w:lineRule="exact"/>
              <w:jc w:val="center"/>
              <w:rPr>
                <w:rFonts w:ascii="CordiaUPC" w:hAnsi="CordiaUPC" w:cs="CordiaUPC"/>
                <w:i/>
                <w:iCs/>
                <w:sz w:val="26"/>
                <w:szCs w:val="26"/>
              </w:rPr>
            </w:pPr>
          </w:p>
        </w:tc>
        <w:tc>
          <w:tcPr>
            <w:tcW w:w="4699" w:type="dxa"/>
            <w:gridSpan w:val="5"/>
          </w:tcPr>
          <w:p w14:paraId="41ADBDE4" w14:textId="77777777" w:rsidR="007476D6" w:rsidRPr="00C47263" w:rsidRDefault="007476D6" w:rsidP="000406A0">
            <w:pPr>
              <w:spacing w:line="240" w:lineRule="exact"/>
              <w:ind w:left="-103" w:right="-88"/>
              <w:jc w:val="center"/>
              <w:rPr>
                <w:rFonts w:ascii="CordiaUPC" w:hAnsi="CordiaUPC" w:cs="CordiaUPC"/>
                <w:i/>
                <w:iCs/>
                <w:sz w:val="26"/>
                <w:szCs w:val="26"/>
              </w:rPr>
            </w:pPr>
            <w:r w:rsidRPr="00C47263">
              <w:rPr>
                <w:rFonts w:ascii="CordiaUPC" w:hAnsi="CordiaUPC" w:cs="CordiaUPC" w:hint="cs"/>
                <w:i/>
                <w:iCs/>
                <w:sz w:val="26"/>
                <w:szCs w:val="26"/>
              </w:rPr>
              <w:t>(in million Baht)</w:t>
            </w:r>
          </w:p>
        </w:tc>
      </w:tr>
      <w:tr w:rsidR="007476D6" w:rsidRPr="00C47263" w14:paraId="45F57B9C" w14:textId="77777777" w:rsidTr="000406A0">
        <w:tc>
          <w:tcPr>
            <w:tcW w:w="4320" w:type="dxa"/>
          </w:tcPr>
          <w:p w14:paraId="509CCC96" w14:textId="77777777" w:rsidR="007476D6" w:rsidRDefault="007476D6" w:rsidP="000406A0">
            <w:pPr>
              <w:spacing w:line="240" w:lineRule="exact"/>
              <w:ind w:left="161" w:right="-104" w:hanging="161"/>
              <w:rPr>
                <w:rFonts w:ascii="CordiaUPC" w:hAnsi="CordiaUPC" w:cs="CordiaUPC"/>
                <w:b/>
                <w:bCs/>
                <w:i/>
                <w:iCs/>
                <w:sz w:val="26"/>
                <w:szCs w:val="26"/>
              </w:rPr>
            </w:pPr>
            <w:r w:rsidRPr="00C47263">
              <w:rPr>
                <w:rFonts w:ascii="CordiaUPC" w:hAnsi="CordiaUPC" w:cs="CordiaUPC" w:hint="cs"/>
                <w:b/>
                <w:bCs/>
                <w:i/>
                <w:iCs/>
                <w:sz w:val="26"/>
                <w:szCs w:val="26"/>
              </w:rPr>
              <w:t xml:space="preserve">Loans to customers and accrued </w:t>
            </w:r>
          </w:p>
          <w:p w14:paraId="2A617581" w14:textId="77777777" w:rsidR="007476D6" w:rsidRPr="00C47263" w:rsidRDefault="007476D6" w:rsidP="000406A0">
            <w:pPr>
              <w:spacing w:line="240" w:lineRule="exact"/>
              <w:ind w:left="161" w:right="-104" w:hanging="161"/>
              <w:rPr>
                <w:rFonts w:ascii="CordiaUPC" w:hAnsi="CordiaUPC" w:cs="CordiaUPC"/>
                <w:sz w:val="26"/>
                <w:szCs w:val="26"/>
              </w:rPr>
            </w:pPr>
            <w:r>
              <w:rPr>
                <w:rFonts w:ascii="CordiaUPC" w:hAnsi="CordiaUPC" w:cs="CordiaUPC"/>
                <w:b/>
                <w:bCs/>
                <w:i/>
                <w:iCs/>
                <w:sz w:val="26"/>
                <w:szCs w:val="26"/>
              </w:rPr>
              <w:t xml:space="preserve">   i</w:t>
            </w:r>
            <w:r w:rsidRPr="00C47263">
              <w:rPr>
                <w:rFonts w:ascii="CordiaUPC" w:hAnsi="CordiaUPC" w:cs="CordiaUPC" w:hint="cs"/>
                <w:b/>
                <w:bCs/>
                <w:i/>
                <w:iCs/>
                <w:sz w:val="26"/>
                <w:szCs w:val="26"/>
              </w:rPr>
              <w:t>nterest</w:t>
            </w:r>
            <w:r>
              <w:rPr>
                <w:rFonts w:ascii="CordiaUPC" w:hAnsi="CordiaUPC" w:cs="CordiaUPC"/>
                <w:b/>
                <w:bCs/>
                <w:i/>
                <w:iCs/>
                <w:sz w:val="26"/>
                <w:szCs w:val="26"/>
              </w:rPr>
              <w:t xml:space="preserve"> </w:t>
            </w:r>
            <w:r w:rsidRPr="00C47263">
              <w:rPr>
                <w:rFonts w:ascii="CordiaUPC" w:hAnsi="CordiaUPC" w:cs="CordiaUPC" w:hint="cs"/>
                <w:b/>
                <w:bCs/>
                <w:i/>
                <w:iCs/>
                <w:sz w:val="26"/>
                <w:szCs w:val="26"/>
              </w:rPr>
              <w:t>receivables - net</w:t>
            </w:r>
          </w:p>
        </w:tc>
        <w:tc>
          <w:tcPr>
            <w:tcW w:w="270" w:type="dxa"/>
          </w:tcPr>
          <w:p w14:paraId="77E595A0"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3DAA0B11"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73" w:type="dxa"/>
          </w:tcPr>
          <w:p w14:paraId="3F777367"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67" w:type="dxa"/>
          </w:tcPr>
          <w:p w14:paraId="6493034B"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89" w:type="dxa"/>
            <w:gridSpan w:val="2"/>
          </w:tcPr>
          <w:p w14:paraId="76F23C05" w14:textId="77777777" w:rsidR="007476D6" w:rsidRPr="00C47263" w:rsidRDefault="007476D6" w:rsidP="000406A0">
            <w:pPr>
              <w:tabs>
                <w:tab w:val="decimal" w:pos="885"/>
              </w:tabs>
              <w:spacing w:line="240" w:lineRule="exact"/>
              <w:ind w:left="-105"/>
              <w:rPr>
                <w:rFonts w:ascii="CordiaUPC" w:hAnsi="CordiaUPC" w:cs="CordiaUPC"/>
                <w:sz w:val="26"/>
                <w:szCs w:val="26"/>
              </w:rPr>
            </w:pPr>
          </w:p>
        </w:tc>
      </w:tr>
      <w:tr w:rsidR="00D32959" w:rsidRPr="00C47263" w14:paraId="03A2F566" w14:textId="77777777" w:rsidTr="000406A0">
        <w:tc>
          <w:tcPr>
            <w:tcW w:w="4320" w:type="dxa"/>
          </w:tcPr>
          <w:p w14:paraId="7593E9CF" w14:textId="77777777" w:rsidR="00D32959" w:rsidRPr="00C47263" w:rsidRDefault="00D32959" w:rsidP="00D32959">
            <w:pPr>
              <w:spacing w:line="240" w:lineRule="exact"/>
              <w:ind w:right="-104"/>
              <w:rPr>
                <w:rFonts w:ascii="CordiaUPC" w:hAnsi="CordiaUPC" w:cs="CordiaUPC"/>
                <w:sz w:val="26"/>
                <w:szCs w:val="26"/>
              </w:rPr>
            </w:pPr>
            <w:r w:rsidRPr="00C47263">
              <w:rPr>
                <w:rFonts w:ascii="CordiaUPC" w:hAnsi="CordiaUPC" w:cs="CordiaUPC" w:hint="cs"/>
                <w:sz w:val="26"/>
                <w:szCs w:val="26"/>
              </w:rPr>
              <w:t>Low</w:t>
            </w:r>
          </w:p>
        </w:tc>
        <w:tc>
          <w:tcPr>
            <w:tcW w:w="270" w:type="dxa"/>
          </w:tcPr>
          <w:p w14:paraId="467D97BF" w14:textId="77777777" w:rsidR="00D32959" w:rsidRPr="00C47263" w:rsidRDefault="00D32959" w:rsidP="00D32959">
            <w:pPr>
              <w:spacing w:line="240" w:lineRule="exact"/>
              <w:jc w:val="center"/>
              <w:rPr>
                <w:rFonts w:ascii="CordiaUPC" w:hAnsi="CordiaUPC" w:cs="CordiaUPC"/>
                <w:sz w:val="26"/>
                <w:szCs w:val="26"/>
              </w:rPr>
            </w:pPr>
          </w:p>
        </w:tc>
        <w:tc>
          <w:tcPr>
            <w:tcW w:w="1170" w:type="dxa"/>
          </w:tcPr>
          <w:p w14:paraId="5B334371" w14:textId="30D23123"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8</w:t>
            </w:r>
            <w:r w:rsidR="00871A1A">
              <w:rPr>
                <w:rFonts w:ascii="CordiaUPC" w:hAnsi="CordiaUPC" w:cs="CordiaUPC"/>
                <w:sz w:val="26"/>
                <w:szCs w:val="26"/>
              </w:rPr>
              <w:t>85</w:t>
            </w:r>
            <w:r w:rsidRPr="00D32959">
              <w:rPr>
                <w:rFonts w:ascii="CordiaUPC" w:hAnsi="CordiaUPC" w:cs="CordiaUPC"/>
                <w:sz w:val="26"/>
                <w:szCs w:val="26"/>
              </w:rPr>
              <w:t>,</w:t>
            </w:r>
            <w:r w:rsidR="00871A1A">
              <w:rPr>
                <w:rFonts w:ascii="CordiaUPC" w:hAnsi="CordiaUPC" w:cs="CordiaUPC"/>
                <w:sz w:val="26"/>
                <w:szCs w:val="26"/>
              </w:rPr>
              <w:t>404</w:t>
            </w:r>
            <w:r w:rsidRPr="00D32959">
              <w:rPr>
                <w:rFonts w:ascii="CordiaUPC" w:hAnsi="CordiaUPC" w:cs="CordiaUPC"/>
                <w:sz w:val="26"/>
                <w:szCs w:val="26"/>
              </w:rPr>
              <w:t xml:space="preserve"> </w:t>
            </w:r>
          </w:p>
        </w:tc>
        <w:tc>
          <w:tcPr>
            <w:tcW w:w="1173" w:type="dxa"/>
          </w:tcPr>
          <w:p w14:paraId="58AF23B6" w14:textId="1ACDAA1D"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w:t>
            </w:r>
            <w:r w:rsidR="00871A1A">
              <w:rPr>
                <w:rFonts w:ascii="CordiaUPC" w:hAnsi="CordiaUPC" w:cs="CordiaUPC"/>
                <w:sz w:val="26"/>
                <w:szCs w:val="26"/>
              </w:rPr>
              <w:t>2,902</w:t>
            </w:r>
            <w:r w:rsidRPr="00D32959">
              <w:rPr>
                <w:rFonts w:ascii="CordiaUPC" w:hAnsi="CordiaUPC" w:cs="CordiaUPC"/>
                <w:sz w:val="26"/>
                <w:szCs w:val="26"/>
              </w:rPr>
              <w:t xml:space="preserve"> </w:t>
            </w:r>
          </w:p>
        </w:tc>
        <w:tc>
          <w:tcPr>
            <w:tcW w:w="1167" w:type="dxa"/>
          </w:tcPr>
          <w:p w14:paraId="51F9D8E7" w14:textId="290F1C25" w:rsidR="00D32959" w:rsidRPr="00D32959"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   </w:t>
            </w:r>
          </w:p>
        </w:tc>
        <w:tc>
          <w:tcPr>
            <w:tcW w:w="1189" w:type="dxa"/>
            <w:gridSpan w:val="2"/>
          </w:tcPr>
          <w:p w14:paraId="7903034F" w14:textId="3B1D1F3F"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8</w:t>
            </w:r>
            <w:r w:rsidR="00871A1A">
              <w:rPr>
                <w:rFonts w:ascii="CordiaUPC" w:hAnsi="CordiaUPC" w:cs="CordiaUPC"/>
                <w:sz w:val="26"/>
                <w:szCs w:val="26"/>
              </w:rPr>
              <w:t>88</w:t>
            </w:r>
            <w:r w:rsidRPr="00D32959">
              <w:rPr>
                <w:rFonts w:ascii="CordiaUPC" w:hAnsi="CordiaUPC" w:cs="CordiaUPC"/>
                <w:sz w:val="26"/>
                <w:szCs w:val="26"/>
              </w:rPr>
              <w:t>,</w:t>
            </w:r>
            <w:r w:rsidR="00871A1A">
              <w:rPr>
                <w:rFonts w:ascii="CordiaUPC" w:hAnsi="CordiaUPC" w:cs="CordiaUPC"/>
                <w:sz w:val="26"/>
                <w:szCs w:val="26"/>
              </w:rPr>
              <w:t>306</w:t>
            </w:r>
            <w:r w:rsidRPr="00D32959">
              <w:rPr>
                <w:rFonts w:ascii="CordiaUPC" w:hAnsi="CordiaUPC" w:cs="CordiaUPC"/>
                <w:sz w:val="26"/>
                <w:szCs w:val="26"/>
              </w:rPr>
              <w:t xml:space="preserve"> </w:t>
            </w:r>
          </w:p>
        </w:tc>
      </w:tr>
      <w:tr w:rsidR="00D32959" w:rsidRPr="00C47263" w14:paraId="2D6C46D2" w14:textId="77777777" w:rsidTr="000406A0">
        <w:tc>
          <w:tcPr>
            <w:tcW w:w="4320" w:type="dxa"/>
          </w:tcPr>
          <w:p w14:paraId="1DACFBBC" w14:textId="77777777" w:rsidR="00D32959" w:rsidRPr="00C47263" w:rsidRDefault="00D32959" w:rsidP="00D32959">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10421F2F" w14:textId="77777777" w:rsidR="00D32959" w:rsidRPr="00C47263" w:rsidRDefault="00D32959" w:rsidP="00D32959">
            <w:pPr>
              <w:spacing w:line="240" w:lineRule="exact"/>
              <w:jc w:val="center"/>
              <w:rPr>
                <w:rFonts w:ascii="CordiaUPC" w:hAnsi="CordiaUPC" w:cs="CordiaUPC"/>
                <w:sz w:val="26"/>
                <w:szCs w:val="26"/>
              </w:rPr>
            </w:pPr>
          </w:p>
        </w:tc>
        <w:tc>
          <w:tcPr>
            <w:tcW w:w="1170" w:type="dxa"/>
          </w:tcPr>
          <w:p w14:paraId="53B31747" w14:textId="0ABCD552"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3</w:t>
            </w:r>
            <w:r w:rsidR="00871A1A">
              <w:rPr>
                <w:rFonts w:ascii="CordiaUPC" w:hAnsi="CordiaUPC" w:cs="CordiaUPC"/>
                <w:sz w:val="26"/>
                <w:szCs w:val="26"/>
              </w:rPr>
              <w:t>17</w:t>
            </w:r>
            <w:r w:rsidRPr="00D32959">
              <w:rPr>
                <w:rFonts w:ascii="CordiaUPC" w:hAnsi="CordiaUPC" w:cs="CordiaUPC"/>
                <w:sz w:val="26"/>
                <w:szCs w:val="26"/>
              </w:rPr>
              <w:t>,</w:t>
            </w:r>
            <w:r w:rsidR="00871A1A">
              <w:rPr>
                <w:rFonts w:ascii="CordiaUPC" w:hAnsi="CordiaUPC" w:cs="CordiaUPC"/>
                <w:sz w:val="26"/>
                <w:szCs w:val="26"/>
              </w:rPr>
              <w:t>482</w:t>
            </w:r>
            <w:r w:rsidRPr="00D32959">
              <w:rPr>
                <w:rFonts w:ascii="CordiaUPC" w:hAnsi="CordiaUPC" w:cs="CordiaUPC"/>
                <w:sz w:val="26"/>
                <w:szCs w:val="26"/>
              </w:rPr>
              <w:t xml:space="preserve"> </w:t>
            </w:r>
          </w:p>
        </w:tc>
        <w:tc>
          <w:tcPr>
            <w:tcW w:w="1173" w:type="dxa"/>
          </w:tcPr>
          <w:p w14:paraId="1890EA65" w14:textId="04A89E3A"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w:t>
            </w:r>
            <w:r w:rsidR="00871A1A">
              <w:rPr>
                <w:rFonts w:ascii="CordiaUPC" w:hAnsi="CordiaUPC" w:cs="CordiaUPC"/>
                <w:sz w:val="26"/>
                <w:szCs w:val="26"/>
              </w:rPr>
              <w:t>38,861</w:t>
            </w:r>
            <w:r w:rsidRPr="00D32959">
              <w:rPr>
                <w:rFonts w:ascii="CordiaUPC" w:hAnsi="CordiaUPC" w:cs="CordiaUPC"/>
                <w:sz w:val="26"/>
                <w:szCs w:val="26"/>
              </w:rPr>
              <w:t xml:space="preserve"> </w:t>
            </w:r>
          </w:p>
        </w:tc>
        <w:tc>
          <w:tcPr>
            <w:tcW w:w="1167" w:type="dxa"/>
          </w:tcPr>
          <w:p w14:paraId="0A7CD1E0" w14:textId="4FE104F9"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   </w:t>
            </w:r>
          </w:p>
        </w:tc>
        <w:tc>
          <w:tcPr>
            <w:tcW w:w="1189" w:type="dxa"/>
            <w:gridSpan w:val="2"/>
          </w:tcPr>
          <w:p w14:paraId="718C4627" w14:textId="7D2D8758"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w:t>
            </w:r>
            <w:r w:rsidR="00871A1A">
              <w:rPr>
                <w:rFonts w:ascii="CordiaUPC" w:hAnsi="CordiaUPC" w:cs="CordiaUPC"/>
                <w:sz w:val="26"/>
                <w:szCs w:val="26"/>
              </w:rPr>
              <w:t>356</w:t>
            </w:r>
            <w:r w:rsidRPr="00D32959">
              <w:rPr>
                <w:rFonts w:ascii="CordiaUPC" w:hAnsi="CordiaUPC" w:cs="CordiaUPC"/>
                <w:sz w:val="26"/>
                <w:szCs w:val="26"/>
              </w:rPr>
              <w:t>,</w:t>
            </w:r>
            <w:r w:rsidR="00871A1A">
              <w:rPr>
                <w:rFonts w:ascii="CordiaUPC" w:hAnsi="CordiaUPC" w:cs="CordiaUPC"/>
                <w:sz w:val="26"/>
                <w:szCs w:val="26"/>
              </w:rPr>
              <w:t>343</w:t>
            </w:r>
            <w:r w:rsidRPr="00D32959">
              <w:rPr>
                <w:rFonts w:ascii="CordiaUPC" w:hAnsi="CordiaUPC" w:cs="CordiaUPC"/>
                <w:sz w:val="26"/>
                <w:szCs w:val="26"/>
              </w:rPr>
              <w:t xml:space="preserve"> </w:t>
            </w:r>
          </w:p>
        </w:tc>
      </w:tr>
      <w:tr w:rsidR="00D32959" w:rsidRPr="00C47263" w14:paraId="217C11E5" w14:textId="77777777" w:rsidTr="000406A0">
        <w:tc>
          <w:tcPr>
            <w:tcW w:w="4320" w:type="dxa"/>
          </w:tcPr>
          <w:p w14:paraId="2DE5BB7C" w14:textId="77777777" w:rsidR="00D32959" w:rsidRPr="00C47263" w:rsidRDefault="00D32959" w:rsidP="00D32959">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61564BAD" w14:textId="77777777" w:rsidR="00D32959" w:rsidRPr="00C47263" w:rsidRDefault="00D32959" w:rsidP="00D32959">
            <w:pPr>
              <w:spacing w:line="240" w:lineRule="exact"/>
              <w:jc w:val="center"/>
              <w:rPr>
                <w:rFonts w:ascii="CordiaUPC" w:hAnsi="CordiaUPC" w:cs="CordiaUPC"/>
                <w:sz w:val="26"/>
                <w:szCs w:val="26"/>
              </w:rPr>
            </w:pPr>
          </w:p>
        </w:tc>
        <w:tc>
          <w:tcPr>
            <w:tcW w:w="1170" w:type="dxa"/>
          </w:tcPr>
          <w:p w14:paraId="46A21E90" w14:textId="204298B8"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w:t>
            </w:r>
            <w:r w:rsidR="00871A1A">
              <w:rPr>
                <w:rFonts w:ascii="CordiaUPC" w:hAnsi="CordiaUPC" w:cs="CordiaUPC"/>
                <w:sz w:val="26"/>
                <w:szCs w:val="26"/>
              </w:rPr>
              <w:t>1</w:t>
            </w:r>
            <w:r w:rsidRPr="00D32959">
              <w:rPr>
                <w:rFonts w:ascii="CordiaUPC" w:hAnsi="CordiaUPC" w:cs="CordiaUPC"/>
                <w:sz w:val="26"/>
                <w:szCs w:val="26"/>
              </w:rPr>
              <w:t>,</w:t>
            </w:r>
            <w:r w:rsidR="00871A1A">
              <w:rPr>
                <w:rFonts w:ascii="CordiaUPC" w:hAnsi="CordiaUPC" w:cs="CordiaUPC"/>
                <w:sz w:val="26"/>
                <w:szCs w:val="26"/>
              </w:rPr>
              <w:t>850</w:t>
            </w:r>
            <w:r w:rsidRPr="00D32959">
              <w:rPr>
                <w:rFonts w:ascii="CordiaUPC" w:hAnsi="CordiaUPC" w:cs="CordiaUPC"/>
                <w:sz w:val="26"/>
                <w:szCs w:val="26"/>
              </w:rPr>
              <w:t xml:space="preserve"> </w:t>
            </w:r>
          </w:p>
        </w:tc>
        <w:tc>
          <w:tcPr>
            <w:tcW w:w="1173" w:type="dxa"/>
          </w:tcPr>
          <w:p w14:paraId="547B57AC" w14:textId="067799B6"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w:t>
            </w:r>
            <w:r w:rsidR="00871A1A">
              <w:rPr>
                <w:rFonts w:ascii="CordiaUPC" w:hAnsi="CordiaUPC" w:cs="CordiaUPC"/>
                <w:sz w:val="26"/>
                <w:szCs w:val="26"/>
              </w:rPr>
              <w:t>75</w:t>
            </w:r>
            <w:r w:rsidRPr="00D32959">
              <w:rPr>
                <w:rFonts w:ascii="CordiaUPC" w:hAnsi="CordiaUPC" w:cs="CordiaUPC"/>
                <w:sz w:val="26"/>
                <w:szCs w:val="26"/>
              </w:rPr>
              <w:t>,1</w:t>
            </w:r>
            <w:r w:rsidR="00871A1A">
              <w:rPr>
                <w:rFonts w:ascii="CordiaUPC" w:hAnsi="CordiaUPC" w:cs="CordiaUPC"/>
                <w:sz w:val="26"/>
                <w:szCs w:val="26"/>
              </w:rPr>
              <w:t>47</w:t>
            </w:r>
            <w:r w:rsidRPr="00D32959">
              <w:rPr>
                <w:rFonts w:ascii="CordiaUPC" w:hAnsi="CordiaUPC" w:cs="CordiaUPC"/>
                <w:sz w:val="26"/>
                <w:szCs w:val="26"/>
              </w:rPr>
              <w:t xml:space="preserve"> </w:t>
            </w:r>
          </w:p>
        </w:tc>
        <w:tc>
          <w:tcPr>
            <w:tcW w:w="1167" w:type="dxa"/>
          </w:tcPr>
          <w:p w14:paraId="1ADF47C4" w14:textId="7865FE74"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   </w:t>
            </w:r>
          </w:p>
        </w:tc>
        <w:tc>
          <w:tcPr>
            <w:tcW w:w="1189" w:type="dxa"/>
            <w:gridSpan w:val="2"/>
          </w:tcPr>
          <w:p w14:paraId="02D0DB5C" w14:textId="1CA59EE7"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w:t>
            </w:r>
            <w:r w:rsidR="00871A1A">
              <w:rPr>
                <w:rFonts w:ascii="CordiaUPC" w:hAnsi="CordiaUPC" w:cs="CordiaUPC"/>
                <w:sz w:val="26"/>
                <w:szCs w:val="26"/>
              </w:rPr>
              <w:t>76</w:t>
            </w:r>
            <w:r w:rsidRPr="00D32959">
              <w:rPr>
                <w:rFonts w:ascii="CordiaUPC" w:hAnsi="CordiaUPC" w:cs="CordiaUPC"/>
                <w:sz w:val="26"/>
                <w:szCs w:val="26"/>
              </w:rPr>
              <w:t>,</w:t>
            </w:r>
            <w:r w:rsidR="00871A1A">
              <w:rPr>
                <w:rFonts w:ascii="CordiaUPC" w:hAnsi="CordiaUPC" w:cs="CordiaUPC"/>
                <w:sz w:val="26"/>
                <w:szCs w:val="26"/>
              </w:rPr>
              <w:t>997</w:t>
            </w:r>
            <w:r w:rsidRPr="00D32959">
              <w:rPr>
                <w:rFonts w:ascii="CordiaUPC" w:hAnsi="CordiaUPC" w:cs="CordiaUPC"/>
                <w:sz w:val="26"/>
                <w:szCs w:val="26"/>
              </w:rPr>
              <w:t xml:space="preserve"> </w:t>
            </w:r>
          </w:p>
        </w:tc>
      </w:tr>
      <w:tr w:rsidR="00D32959" w:rsidRPr="00C47263" w14:paraId="71516765" w14:textId="77777777" w:rsidTr="000406A0">
        <w:tc>
          <w:tcPr>
            <w:tcW w:w="4320" w:type="dxa"/>
          </w:tcPr>
          <w:p w14:paraId="2FC73DE2" w14:textId="77777777" w:rsidR="00D32959" w:rsidRPr="00C47263" w:rsidRDefault="00D32959" w:rsidP="00D32959">
            <w:pPr>
              <w:spacing w:line="240" w:lineRule="exact"/>
              <w:ind w:right="-104"/>
              <w:rPr>
                <w:rFonts w:ascii="CordiaUPC" w:hAnsi="CordiaUPC" w:cs="CordiaUPC"/>
                <w:sz w:val="26"/>
                <w:szCs w:val="26"/>
              </w:rPr>
            </w:pPr>
            <w:r w:rsidRPr="00C47263">
              <w:rPr>
                <w:rFonts w:ascii="CordiaUPC" w:hAnsi="CordiaUPC" w:cs="CordiaUPC" w:hint="cs"/>
                <w:sz w:val="26"/>
                <w:szCs w:val="26"/>
              </w:rPr>
              <w:t>NPLs</w:t>
            </w:r>
          </w:p>
        </w:tc>
        <w:tc>
          <w:tcPr>
            <w:tcW w:w="270" w:type="dxa"/>
          </w:tcPr>
          <w:p w14:paraId="099DE0B8" w14:textId="77777777" w:rsidR="00D32959" w:rsidRPr="00C47263" w:rsidRDefault="00D32959" w:rsidP="00D32959">
            <w:pPr>
              <w:spacing w:line="240" w:lineRule="exact"/>
              <w:jc w:val="center"/>
              <w:rPr>
                <w:rFonts w:ascii="CordiaUPC" w:hAnsi="CordiaUPC" w:cs="CordiaUPC"/>
                <w:sz w:val="26"/>
                <w:szCs w:val="26"/>
              </w:rPr>
            </w:pPr>
          </w:p>
        </w:tc>
        <w:tc>
          <w:tcPr>
            <w:tcW w:w="1170" w:type="dxa"/>
          </w:tcPr>
          <w:p w14:paraId="08C2AF9D" w14:textId="4FAB99E2" w:rsidR="00D32959" w:rsidRPr="00C47263" w:rsidRDefault="00D32959" w:rsidP="00D32959">
            <w:pPr>
              <w:pBdr>
                <w:bottom w:val="single" w:sz="4" w:space="1" w:color="auto"/>
              </w:pBd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   </w:t>
            </w:r>
          </w:p>
        </w:tc>
        <w:tc>
          <w:tcPr>
            <w:tcW w:w="1173" w:type="dxa"/>
          </w:tcPr>
          <w:p w14:paraId="2FD7D96D" w14:textId="053B5257" w:rsidR="00D32959" w:rsidRPr="00C6130E" w:rsidRDefault="00D32959" w:rsidP="00D32959">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 xml:space="preserve"> 74 </w:t>
            </w:r>
          </w:p>
        </w:tc>
        <w:tc>
          <w:tcPr>
            <w:tcW w:w="1167" w:type="dxa"/>
          </w:tcPr>
          <w:p w14:paraId="06BCF7B4" w14:textId="4FD281E9" w:rsidR="00D32959" w:rsidRPr="00C6130E" w:rsidRDefault="00D32959" w:rsidP="00D32959">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 xml:space="preserve"> 44,176 </w:t>
            </w:r>
          </w:p>
        </w:tc>
        <w:tc>
          <w:tcPr>
            <w:tcW w:w="1189" w:type="dxa"/>
            <w:gridSpan w:val="2"/>
          </w:tcPr>
          <w:p w14:paraId="1A776459" w14:textId="59CEAB39" w:rsidR="00D32959" w:rsidRPr="00C47263" w:rsidRDefault="00D32959" w:rsidP="00D32959">
            <w:pPr>
              <w:pBdr>
                <w:bottom w:val="single" w:sz="4" w:space="1" w:color="auto"/>
              </w:pBd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44,250 </w:t>
            </w:r>
          </w:p>
        </w:tc>
      </w:tr>
      <w:tr w:rsidR="00D32959" w:rsidRPr="00C47263" w14:paraId="68B2BC5B" w14:textId="77777777" w:rsidTr="000406A0">
        <w:tc>
          <w:tcPr>
            <w:tcW w:w="4320" w:type="dxa"/>
          </w:tcPr>
          <w:p w14:paraId="5AF88F51" w14:textId="77777777" w:rsidR="00D32959" w:rsidRPr="00C47263" w:rsidRDefault="00D32959" w:rsidP="00D32959">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0C9EF98F" w14:textId="77777777" w:rsidR="00D32959" w:rsidRPr="00C47263" w:rsidRDefault="00D32959" w:rsidP="00D32959">
            <w:pPr>
              <w:spacing w:line="240" w:lineRule="exact"/>
              <w:jc w:val="center"/>
              <w:rPr>
                <w:rFonts w:ascii="CordiaUPC" w:hAnsi="CordiaUPC" w:cs="CordiaUPC"/>
                <w:sz w:val="26"/>
                <w:szCs w:val="26"/>
              </w:rPr>
            </w:pPr>
          </w:p>
        </w:tc>
        <w:tc>
          <w:tcPr>
            <w:tcW w:w="1170" w:type="dxa"/>
          </w:tcPr>
          <w:p w14:paraId="49D8A257" w14:textId="60180FB8"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1,204,736 </w:t>
            </w:r>
          </w:p>
        </w:tc>
        <w:tc>
          <w:tcPr>
            <w:tcW w:w="1173" w:type="dxa"/>
          </w:tcPr>
          <w:p w14:paraId="16D8B0B6" w14:textId="161FDFFC"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116,984 </w:t>
            </w:r>
          </w:p>
        </w:tc>
        <w:tc>
          <w:tcPr>
            <w:tcW w:w="1167" w:type="dxa"/>
          </w:tcPr>
          <w:p w14:paraId="11FFE613" w14:textId="5FE08DBA"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44,176 </w:t>
            </w:r>
          </w:p>
        </w:tc>
        <w:tc>
          <w:tcPr>
            <w:tcW w:w="1189" w:type="dxa"/>
            <w:gridSpan w:val="2"/>
          </w:tcPr>
          <w:p w14:paraId="212A23F9" w14:textId="44AA07D7"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1,365,896 </w:t>
            </w:r>
          </w:p>
        </w:tc>
      </w:tr>
      <w:tr w:rsidR="00D32959" w:rsidRPr="00C47263" w14:paraId="68F3198C" w14:textId="77777777" w:rsidTr="000406A0">
        <w:tc>
          <w:tcPr>
            <w:tcW w:w="4320" w:type="dxa"/>
          </w:tcPr>
          <w:p w14:paraId="2BF0D20A" w14:textId="77777777" w:rsidR="00D32959" w:rsidRPr="00C47263" w:rsidRDefault="00D32959" w:rsidP="00D32959">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Pr="00C47263">
              <w:rPr>
                <w:rFonts w:ascii="CordiaUPC" w:hAnsi="CordiaUPC" w:cs="CordiaUPC" w:hint="cs"/>
                <w:sz w:val="26"/>
                <w:szCs w:val="26"/>
              </w:rPr>
              <w:t>allowance for expected credit loss</w:t>
            </w:r>
          </w:p>
        </w:tc>
        <w:tc>
          <w:tcPr>
            <w:tcW w:w="270" w:type="dxa"/>
          </w:tcPr>
          <w:p w14:paraId="50B6A173" w14:textId="77777777" w:rsidR="00D32959" w:rsidRPr="00C47263" w:rsidRDefault="00D32959" w:rsidP="00D32959">
            <w:pPr>
              <w:spacing w:line="240" w:lineRule="exact"/>
              <w:jc w:val="center"/>
              <w:rPr>
                <w:rFonts w:ascii="CordiaUPC" w:hAnsi="CordiaUPC" w:cs="CordiaUPC"/>
                <w:sz w:val="26"/>
                <w:szCs w:val="26"/>
              </w:rPr>
            </w:pPr>
          </w:p>
        </w:tc>
        <w:tc>
          <w:tcPr>
            <w:tcW w:w="1170" w:type="dxa"/>
          </w:tcPr>
          <w:p w14:paraId="095C8E20" w14:textId="2F221AEE"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(12,588)</w:t>
            </w:r>
          </w:p>
        </w:tc>
        <w:tc>
          <w:tcPr>
            <w:tcW w:w="1173" w:type="dxa"/>
          </w:tcPr>
          <w:p w14:paraId="3EC510D5" w14:textId="4A6FDA94"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(21,003)</w:t>
            </w:r>
          </w:p>
        </w:tc>
        <w:tc>
          <w:tcPr>
            <w:tcW w:w="1167" w:type="dxa"/>
          </w:tcPr>
          <w:p w14:paraId="29237F7E" w14:textId="4021297F"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(20,828)</w:t>
            </w:r>
          </w:p>
        </w:tc>
        <w:tc>
          <w:tcPr>
            <w:tcW w:w="1189" w:type="dxa"/>
            <w:gridSpan w:val="2"/>
          </w:tcPr>
          <w:p w14:paraId="51DEBC85" w14:textId="5341BCC9" w:rsidR="00D32959" w:rsidRPr="00C47263" w:rsidRDefault="00D32959" w:rsidP="00D32959">
            <w:pPr>
              <w:tabs>
                <w:tab w:val="decimal" w:pos="885"/>
              </w:tabs>
              <w:spacing w:line="240" w:lineRule="exact"/>
              <w:ind w:left="-105"/>
              <w:rPr>
                <w:rFonts w:ascii="CordiaUPC" w:hAnsi="CordiaUPC" w:cs="CordiaUPC"/>
                <w:sz w:val="26"/>
                <w:szCs w:val="26"/>
              </w:rPr>
            </w:pPr>
            <w:r w:rsidRPr="00D32959">
              <w:rPr>
                <w:rFonts w:ascii="CordiaUPC" w:hAnsi="CordiaUPC" w:cs="CordiaUPC"/>
                <w:sz w:val="26"/>
                <w:szCs w:val="26"/>
              </w:rPr>
              <w:t xml:space="preserve"> (54,419)</w:t>
            </w:r>
          </w:p>
        </w:tc>
      </w:tr>
      <w:tr w:rsidR="00D32959" w:rsidRPr="00C47263" w14:paraId="1181CF27" w14:textId="77777777" w:rsidTr="000406A0">
        <w:tc>
          <w:tcPr>
            <w:tcW w:w="4320" w:type="dxa"/>
          </w:tcPr>
          <w:p w14:paraId="51280AE4" w14:textId="77777777" w:rsidR="00D32959" w:rsidRPr="00C47263" w:rsidRDefault="00D32959" w:rsidP="00D32959">
            <w:pPr>
              <w:spacing w:line="240" w:lineRule="exact"/>
              <w:ind w:right="-104"/>
              <w:rPr>
                <w:rFonts w:ascii="CordiaUPC" w:hAnsi="CordiaUPC" w:cs="CordiaUPC"/>
                <w:sz w:val="26"/>
                <w:szCs w:val="26"/>
              </w:rPr>
            </w:pPr>
            <w:r w:rsidRPr="00C47263">
              <w:rPr>
                <w:rFonts w:ascii="CordiaUPC" w:hAnsi="CordiaUPC" w:cs="CordiaUPC" w:hint="cs"/>
                <w:b/>
                <w:bCs/>
                <w:sz w:val="26"/>
                <w:szCs w:val="26"/>
              </w:rPr>
              <w:t>Carrying amount</w:t>
            </w:r>
          </w:p>
        </w:tc>
        <w:tc>
          <w:tcPr>
            <w:tcW w:w="270" w:type="dxa"/>
          </w:tcPr>
          <w:p w14:paraId="0836B069" w14:textId="77777777" w:rsidR="00D32959" w:rsidRPr="00C47263" w:rsidRDefault="00D32959" w:rsidP="00D32959">
            <w:pPr>
              <w:spacing w:line="240" w:lineRule="exact"/>
              <w:jc w:val="center"/>
              <w:rPr>
                <w:rFonts w:ascii="CordiaUPC" w:hAnsi="CordiaUPC" w:cs="CordiaUPC"/>
                <w:sz w:val="26"/>
                <w:szCs w:val="26"/>
              </w:rPr>
            </w:pPr>
          </w:p>
        </w:tc>
        <w:tc>
          <w:tcPr>
            <w:tcW w:w="1170" w:type="dxa"/>
          </w:tcPr>
          <w:p w14:paraId="351A6EFB" w14:textId="57AB8750" w:rsidR="00D32959" w:rsidRPr="00D32959" w:rsidRDefault="00D32959" w:rsidP="00D32959">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D32959">
              <w:rPr>
                <w:rFonts w:ascii="CordiaUPC" w:hAnsi="CordiaUPC" w:cs="CordiaUPC"/>
                <w:b/>
                <w:bCs/>
                <w:sz w:val="26"/>
                <w:szCs w:val="26"/>
              </w:rPr>
              <w:t xml:space="preserve"> 1,192,148 </w:t>
            </w:r>
          </w:p>
        </w:tc>
        <w:tc>
          <w:tcPr>
            <w:tcW w:w="1173" w:type="dxa"/>
          </w:tcPr>
          <w:p w14:paraId="52206DEC" w14:textId="6A72F142" w:rsidR="00D32959" w:rsidRPr="00D32959" w:rsidRDefault="00D32959" w:rsidP="00D32959">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D32959">
              <w:rPr>
                <w:rFonts w:ascii="CordiaUPC" w:hAnsi="CordiaUPC" w:cs="CordiaUPC"/>
                <w:b/>
                <w:bCs/>
                <w:sz w:val="26"/>
                <w:szCs w:val="26"/>
              </w:rPr>
              <w:t xml:space="preserve"> 95,981 </w:t>
            </w:r>
          </w:p>
        </w:tc>
        <w:tc>
          <w:tcPr>
            <w:tcW w:w="1167" w:type="dxa"/>
          </w:tcPr>
          <w:p w14:paraId="4125CF4D" w14:textId="569E7214" w:rsidR="00D32959" w:rsidRPr="00D32959" w:rsidRDefault="00D32959" w:rsidP="00D32959">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D32959">
              <w:rPr>
                <w:rFonts w:ascii="CordiaUPC" w:hAnsi="CordiaUPC" w:cs="CordiaUPC"/>
                <w:b/>
                <w:bCs/>
                <w:sz w:val="26"/>
                <w:szCs w:val="26"/>
              </w:rPr>
              <w:t xml:space="preserve"> 23,348 </w:t>
            </w:r>
          </w:p>
        </w:tc>
        <w:tc>
          <w:tcPr>
            <w:tcW w:w="1189" w:type="dxa"/>
            <w:gridSpan w:val="2"/>
          </w:tcPr>
          <w:p w14:paraId="628E8B45" w14:textId="178B41D5" w:rsidR="00D32959" w:rsidRPr="00D32959" w:rsidRDefault="00D32959" w:rsidP="00D32959">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D32959">
              <w:rPr>
                <w:rFonts w:ascii="CordiaUPC" w:hAnsi="CordiaUPC" w:cs="CordiaUPC"/>
                <w:b/>
                <w:bCs/>
                <w:sz w:val="26"/>
                <w:szCs w:val="26"/>
              </w:rPr>
              <w:t xml:space="preserve"> 1,311,477 </w:t>
            </w:r>
          </w:p>
        </w:tc>
      </w:tr>
      <w:tr w:rsidR="007476D6" w:rsidRPr="00C47263" w14:paraId="3AA98FB0" w14:textId="77777777" w:rsidTr="00C6130E">
        <w:trPr>
          <w:gridAfter w:val="1"/>
          <w:wAfter w:w="6" w:type="dxa"/>
        </w:trPr>
        <w:tc>
          <w:tcPr>
            <w:tcW w:w="9283" w:type="dxa"/>
            <w:gridSpan w:val="6"/>
            <w:tcBorders>
              <w:bottom w:val="nil"/>
            </w:tcBorders>
          </w:tcPr>
          <w:p w14:paraId="0F9ED32C" w14:textId="77777777" w:rsidR="007E42D5" w:rsidRDefault="007E42D5" w:rsidP="00466D1F">
            <w:pPr>
              <w:tabs>
                <w:tab w:val="decimal" w:pos="885"/>
              </w:tabs>
              <w:spacing w:line="240" w:lineRule="exact"/>
              <w:ind w:left="-105"/>
              <w:rPr>
                <w:rFonts w:ascii="CordiaUPC" w:hAnsi="CordiaUPC" w:cs="CordiaUPC"/>
                <w:sz w:val="26"/>
                <w:szCs w:val="26"/>
              </w:rPr>
            </w:pPr>
          </w:p>
          <w:p w14:paraId="43698BC2" w14:textId="77777777" w:rsidR="00324B7B" w:rsidRDefault="00324B7B" w:rsidP="00466D1F">
            <w:pPr>
              <w:tabs>
                <w:tab w:val="decimal" w:pos="885"/>
              </w:tabs>
              <w:spacing w:line="240" w:lineRule="exact"/>
              <w:ind w:left="-105"/>
              <w:rPr>
                <w:rFonts w:ascii="CordiaUPC" w:hAnsi="CordiaUPC" w:cs="CordiaUPC"/>
                <w:sz w:val="26"/>
                <w:szCs w:val="26"/>
              </w:rPr>
            </w:pPr>
          </w:p>
          <w:p w14:paraId="3A506E70" w14:textId="5B18044B" w:rsidR="00324B7B" w:rsidRPr="00C47263" w:rsidRDefault="00324B7B" w:rsidP="00466D1F">
            <w:pPr>
              <w:tabs>
                <w:tab w:val="decimal" w:pos="885"/>
              </w:tabs>
              <w:spacing w:line="240" w:lineRule="exact"/>
              <w:ind w:left="-105"/>
              <w:rPr>
                <w:rFonts w:ascii="CordiaUPC" w:hAnsi="CordiaUPC" w:cs="CordiaUPC"/>
                <w:sz w:val="26"/>
                <w:szCs w:val="26"/>
              </w:rPr>
            </w:pPr>
          </w:p>
        </w:tc>
      </w:tr>
      <w:tr w:rsidR="007476D6" w:rsidRPr="00C47263" w14:paraId="2F64E05F" w14:textId="77777777" w:rsidTr="000406A0">
        <w:tc>
          <w:tcPr>
            <w:tcW w:w="4320" w:type="dxa"/>
          </w:tcPr>
          <w:p w14:paraId="15FA13FA" w14:textId="77777777" w:rsidR="007476D6" w:rsidRPr="00907945" w:rsidRDefault="007476D6" w:rsidP="000406A0">
            <w:pPr>
              <w:spacing w:line="240" w:lineRule="exact"/>
              <w:ind w:right="-104"/>
              <w:rPr>
                <w:rFonts w:ascii="CordiaUPC" w:hAnsi="CordiaUPC" w:cs="CordiaUPC"/>
                <w:sz w:val="26"/>
                <w:szCs w:val="26"/>
                <w:lang w:val="en-US"/>
              </w:rPr>
            </w:pPr>
          </w:p>
        </w:tc>
        <w:tc>
          <w:tcPr>
            <w:tcW w:w="270" w:type="dxa"/>
          </w:tcPr>
          <w:p w14:paraId="35DD2AC6" w14:textId="77777777" w:rsidR="007476D6" w:rsidRPr="00C47263" w:rsidRDefault="007476D6" w:rsidP="000406A0">
            <w:pPr>
              <w:spacing w:line="240" w:lineRule="exact"/>
              <w:rPr>
                <w:rFonts w:ascii="CordiaUPC" w:hAnsi="CordiaUPC" w:cs="CordiaUPC"/>
                <w:sz w:val="26"/>
                <w:szCs w:val="26"/>
              </w:rPr>
            </w:pPr>
          </w:p>
        </w:tc>
        <w:tc>
          <w:tcPr>
            <w:tcW w:w="4699" w:type="dxa"/>
            <w:gridSpan w:val="5"/>
          </w:tcPr>
          <w:p w14:paraId="00BEB651" w14:textId="77777777" w:rsidR="007476D6" w:rsidRPr="00C47263" w:rsidRDefault="007476D6" w:rsidP="000406A0">
            <w:pPr>
              <w:spacing w:line="240" w:lineRule="exact"/>
              <w:ind w:left="-103" w:right="-88"/>
              <w:jc w:val="center"/>
              <w:rPr>
                <w:rFonts w:ascii="CordiaUPC" w:hAnsi="CordiaUPC" w:cs="CordiaUPC"/>
                <w:b/>
                <w:bCs/>
                <w:sz w:val="26"/>
                <w:szCs w:val="26"/>
              </w:rPr>
            </w:pPr>
            <w:r w:rsidRPr="00C47263">
              <w:rPr>
                <w:rFonts w:ascii="CordiaUPC" w:hAnsi="CordiaUPC" w:cs="CordiaUPC" w:hint="cs"/>
                <w:b/>
                <w:bCs/>
                <w:sz w:val="26"/>
                <w:szCs w:val="26"/>
              </w:rPr>
              <w:t>Consolidated</w:t>
            </w:r>
          </w:p>
        </w:tc>
      </w:tr>
      <w:tr w:rsidR="007476D6" w:rsidRPr="00C47263" w14:paraId="228F43BA" w14:textId="77777777" w:rsidTr="000406A0">
        <w:tc>
          <w:tcPr>
            <w:tcW w:w="4320" w:type="dxa"/>
          </w:tcPr>
          <w:p w14:paraId="4C007707" w14:textId="77777777" w:rsidR="007476D6" w:rsidRPr="00C47263" w:rsidRDefault="007476D6" w:rsidP="000406A0">
            <w:pPr>
              <w:spacing w:line="240" w:lineRule="exact"/>
              <w:ind w:right="-104"/>
              <w:jc w:val="center"/>
              <w:rPr>
                <w:rFonts w:ascii="CordiaUPC" w:hAnsi="CordiaUPC" w:cs="CordiaUPC"/>
                <w:sz w:val="26"/>
                <w:szCs w:val="26"/>
              </w:rPr>
            </w:pPr>
          </w:p>
        </w:tc>
        <w:tc>
          <w:tcPr>
            <w:tcW w:w="270" w:type="dxa"/>
          </w:tcPr>
          <w:p w14:paraId="48E316B4"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4AEAE0BD" w14:textId="77777777" w:rsidR="007476D6" w:rsidRPr="00C47263" w:rsidRDefault="007476D6" w:rsidP="000406A0">
            <w:pPr>
              <w:spacing w:line="240" w:lineRule="exact"/>
              <w:ind w:left="-103" w:right="-88"/>
              <w:jc w:val="center"/>
              <w:rPr>
                <w:rFonts w:ascii="CordiaUPC" w:hAnsi="CordiaUPC" w:cs="CordiaUPC"/>
                <w:sz w:val="26"/>
                <w:szCs w:val="26"/>
              </w:rPr>
            </w:pPr>
          </w:p>
        </w:tc>
        <w:tc>
          <w:tcPr>
            <w:tcW w:w="2340" w:type="dxa"/>
            <w:gridSpan w:val="2"/>
          </w:tcPr>
          <w:p w14:paraId="2FBC9B56" w14:textId="77777777" w:rsidR="007476D6" w:rsidRPr="00C47263" w:rsidRDefault="007476D6" w:rsidP="000406A0">
            <w:pPr>
              <w:spacing w:line="240" w:lineRule="exact"/>
              <w:ind w:left="-103" w:right="-88"/>
              <w:jc w:val="center"/>
              <w:rPr>
                <w:rFonts w:ascii="CordiaUPC" w:hAnsi="CordiaUPC" w:cs="CordiaUPC"/>
                <w:sz w:val="26"/>
                <w:szCs w:val="26"/>
              </w:rPr>
            </w:pPr>
            <w:r>
              <w:rPr>
                <w:rFonts w:ascii="CordiaUPC" w:hAnsi="CordiaUPC" w:cs="CordiaUPC"/>
                <w:sz w:val="26"/>
                <w:szCs w:val="26"/>
              </w:rPr>
              <w:t>31 December 2020</w:t>
            </w:r>
          </w:p>
        </w:tc>
        <w:tc>
          <w:tcPr>
            <w:tcW w:w="1189" w:type="dxa"/>
            <w:gridSpan w:val="2"/>
          </w:tcPr>
          <w:p w14:paraId="71A00290" w14:textId="77777777" w:rsidR="007476D6" w:rsidRPr="00C47263" w:rsidRDefault="007476D6" w:rsidP="000406A0">
            <w:pPr>
              <w:spacing w:line="240" w:lineRule="exact"/>
              <w:ind w:left="-103" w:right="-88"/>
              <w:jc w:val="center"/>
              <w:rPr>
                <w:rFonts w:ascii="CordiaUPC" w:hAnsi="CordiaUPC" w:cs="CordiaUPC"/>
                <w:sz w:val="26"/>
                <w:szCs w:val="26"/>
              </w:rPr>
            </w:pPr>
          </w:p>
        </w:tc>
      </w:tr>
      <w:tr w:rsidR="007476D6" w:rsidRPr="00C47263" w14:paraId="7AFE57FA" w14:textId="77777777" w:rsidTr="000406A0">
        <w:tc>
          <w:tcPr>
            <w:tcW w:w="4320" w:type="dxa"/>
          </w:tcPr>
          <w:p w14:paraId="6D260252" w14:textId="77777777" w:rsidR="007476D6" w:rsidRPr="00C47263" w:rsidRDefault="007476D6" w:rsidP="000406A0">
            <w:pPr>
              <w:spacing w:line="240" w:lineRule="exact"/>
              <w:ind w:right="-104"/>
              <w:jc w:val="center"/>
              <w:rPr>
                <w:rFonts w:ascii="CordiaUPC" w:hAnsi="CordiaUPC" w:cs="CordiaUPC"/>
                <w:sz w:val="26"/>
                <w:szCs w:val="26"/>
              </w:rPr>
            </w:pPr>
            <w:r w:rsidRPr="00C47263">
              <w:rPr>
                <w:rFonts w:ascii="CordiaUPC" w:hAnsi="CordiaUPC" w:cs="CordiaUPC" w:hint="cs"/>
                <w:sz w:val="26"/>
                <w:szCs w:val="26"/>
              </w:rPr>
              <w:t>Risk level</w:t>
            </w:r>
          </w:p>
        </w:tc>
        <w:tc>
          <w:tcPr>
            <w:tcW w:w="270" w:type="dxa"/>
          </w:tcPr>
          <w:p w14:paraId="6633F621"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72763105" w14:textId="77777777" w:rsidR="007476D6" w:rsidRPr="00C47263" w:rsidRDefault="007476D6" w:rsidP="000406A0">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1</w:t>
            </w:r>
          </w:p>
        </w:tc>
        <w:tc>
          <w:tcPr>
            <w:tcW w:w="1173" w:type="dxa"/>
          </w:tcPr>
          <w:p w14:paraId="3B436F46" w14:textId="77777777" w:rsidR="007476D6" w:rsidRPr="00C47263" w:rsidRDefault="007476D6" w:rsidP="000406A0">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2</w:t>
            </w:r>
          </w:p>
        </w:tc>
        <w:tc>
          <w:tcPr>
            <w:tcW w:w="1167" w:type="dxa"/>
          </w:tcPr>
          <w:p w14:paraId="25109DFC" w14:textId="77777777" w:rsidR="007476D6" w:rsidRPr="00C47263" w:rsidRDefault="007476D6" w:rsidP="000406A0">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Stage 3</w:t>
            </w:r>
          </w:p>
        </w:tc>
        <w:tc>
          <w:tcPr>
            <w:tcW w:w="1189" w:type="dxa"/>
            <w:gridSpan w:val="2"/>
          </w:tcPr>
          <w:p w14:paraId="09897FF4" w14:textId="77777777" w:rsidR="007476D6" w:rsidRPr="00C47263" w:rsidRDefault="007476D6" w:rsidP="000406A0">
            <w:pPr>
              <w:spacing w:line="240" w:lineRule="exact"/>
              <w:ind w:left="-103" w:right="-88"/>
              <w:jc w:val="center"/>
              <w:rPr>
                <w:rFonts w:ascii="CordiaUPC" w:hAnsi="CordiaUPC" w:cs="CordiaUPC"/>
                <w:sz w:val="26"/>
                <w:szCs w:val="26"/>
              </w:rPr>
            </w:pPr>
            <w:r w:rsidRPr="00C47263">
              <w:rPr>
                <w:rFonts w:ascii="CordiaUPC" w:hAnsi="CordiaUPC" w:cs="CordiaUPC" w:hint="cs"/>
                <w:sz w:val="26"/>
                <w:szCs w:val="26"/>
              </w:rPr>
              <w:t>Total</w:t>
            </w:r>
          </w:p>
        </w:tc>
      </w:tr>
      <w:tr w:rsidR="007476D6" w:rsidRPr="00C47263" w14:paraId="6D599FA7" w14:textId="77777777" w:rsidTr="000406A0">
        <w:tc>
          <w:tcPr>
            <w:tcW w:w="4320" w:type="dxa"/>
          </w:tcPr>
          <w:p w14:paraId="0A8215B3" w14:textId="77777777" w:rsidR="007476D6" w:rsidRPr="00C47263" w:rsidRDefault="007476D6" w:rsidP="000406A0">
            <w:pPr>
              <w:spacing w:line="240" w:lineRule="exact"/>
              <w:ind w:right="-104"/>
              <w:jc w:val="center"/>
              <w:rPr>
                <w:rFonts w:ascii="CordiaUPC" w:hAnsi="CordiaUPC" w:cs="CordiaUPC"/>
                <w:sz w:val="26"/>
                <w:szCs w:val="26"/>
              </w:rPr>
            </w:pPr>
          </w:p>
        </w:tc>
        <w:tc>
          <w:tcPr>
            <w:tcW w:w="270" w:type="dxa"/>
          </w:tcPr>
          <w:p w14:paraId="3B871B84" w14:textId="77777777" w:rsidR="007476D6" w:rsidRPr="00C47263" w:rsidRDefault="007476D6" w:rsidP="000406A0">
            <w:pPr>
              <w:spacing w:line="240" w:lineRule="exact"/>
              <w:jc w:val="center"/>
              <w:rPr>
                <w:rFonts w:ascii="CordiaUPC" w:hAnsi="CordiaUPC" w:cs="CordiaUPC"/>
                <w:i/>
                <w:iCs/>
                <w:sz w:val="26"/>
                <w:szCs w:val="26"/>
              </w:rPr>
            </w:pPr>
          </w:p>
        </w:tc>
        <w:tc>
          <w:tcPr>
            <w:tcW w:w="4699" w:type="dxa"/>
            <w:gridSpan w:val="5"/>
          </w:tcPr>
          <w:p w14:paraId="4937663A" w14:textId="77777777" w:rsidR="007476D6" w:rsidRPr="00C47263" w:rsidRDefault="007476D6" w:rsidP="000406A0">
            <w:pPr>
              <w:spacing w:line="240" w:lineRule="exact"/>
              <w:ind w:left="-103" w:right="-88"/>
              <w:jc w:val="center"/>
              <w:rPr>
                <w:rFonts w:ascii="CordiaUPC" w:hAnsi="CordiaUPC" w:cs="CordiaUPC"/>
                <w:i/>
                <w:iCs/>
                <w:sz w:val="26"/>
                <w:szCs w:val="26"/>
              </w:rPr>
            </w:pPr>
            <w:r w:rsidRPr="00C47263">
              <w:rPr>
                <w:rFonts w:ascii="CordiaUPC" w:hAnsi="CordiaUPC" w:cs="CordiaUPC" w:hint="cs"/>
                <w:i/>
                <w:iCs/>
                <w:sz w:val="26"/>
                <w:szCs w:val="26"/>
              </w:rPr>
              <w:t>(in million Baht)</w:t>
            </w:r>
          </w:p>
        </w:tc>
      </w:tr>
      <w:tr w:rsidR="007476D6" w:rsidRPr="00C47263" w14:paraId="3D1530A3" w14:textId="77777777" w:rsidTr="000406A0">
        <w:tc>
          <w:tcPr>
            <w:tcW w:w="4320" w:type="dxa"/>
          </w:tcPr>
          <w:p w14:paraId="224EA8AE" w14:textId="77777777" w:rsidR="007476D6" w:rsidRDefault="007476D6" w:rsidP="000406A0">
            <w:pPr>
              <w:spacing w:line="240" w:lineRule="exact"/>
              <w:ind w:left="161" w:right="-104" w:hanging="161"/>
              <w:rPr>
                <w:rFonts w:ascii="CordiaUPC" w:hAnsi="CordiaUPC" w:cs="CordiaUPC"/>
                <w:b/>
                <w:bCs/>
                <w:i/>
                <w:iCs/>
                <w:sz w:val="26"/>
                <w:szCs w:val="26"/>
              </w:rPr>
            </w:pPr>
            <w:r w:rsidRPr="00C47263">
              <w:rPr>
                <w:rFonts w:ascii="CordiaUPC" w:hAnsi="CordiaUPC" w:cs="CordiaUPC" w:hint="cs"/>
                <w:b/>
                <w:bCs/>
                <w:i/>
                <w:iCs/>
                <w:sz w:val="26"/>
                <w:szCs w:val="26"/>
              </w:rPr>
              <w:t xml:space="preserve">Loans to customers and accrued </w:t>
            </w:r>
          </w:p>
          <w:p w14:paraId="3EA9DAFA" w14:textId="77777777" w:rsidR="007476D6" w:rsidRPr="00C47263" w:rsidRDefault="007476D6" w:rsidP="000406A0">
            <w:pPr>
              <w:spacing w:line="240" w:lineRule="exact"/>
              <w:ind w:left="161" w:right="-104" w:hanging="161"/>
              <w:rPr>
                <w:rFonts w:ascii="CordiaUPC" w:hAnsi="CordiaUPC" w:cs="CordiaUPC"/>
                <w:sz w:val="26"/>
                <w:szCs w:val="26"/>
              </w:rPr>
            </w:pPr>
            <w:r>
              <w:rPr>
                <w:rFonts w:ascii="CordiaUPC" w:hAnsi="CordiaUPC" w:cs="CordiaUPC"/>
                <w:b/>
                <w:bCs/>
                <w:i/>
                <w:iCs/>
                <w:sz w:val="26"/>
                <w:szCs w:val="26"/>
              </w:rPr>
              <w:t xml:space="preserve">   i</w:t>
            </w:r>
            <w:r w:rsidRPr="00C47263">
              <w:rPr>
                <w:rFonts w:ascii="CordiaUPC" w:hAnsi="CordiaUPC" w:cs="CordiaUPC" w:hint="cs"/>
                <w:b/>
                <w:bCs/>
                <w:i/>
                <w:iCs/>
                <w:sz w:val="26"/>
                <w:szCs w:val="26"/>
              </w:rPr>
              <w:t>nterest</w:t>
            </w:r>
            <w:r>
              <w:rPr>
                <w:rFonts w:ascii="CordiaUPC" w:hAnsi="CordiaUPC" w:cs="CordiaUPC"/>
                <w:b/>
                <w:bCs/>
                <w:i/>
                <w:iCs/>
                <w:sz w:val="26"/>
                <w:szCs w:val="26"/>
              </w:rPr>
              <w:t xml:space="preserve"> </w:t>
            </w:r>
            <w:r w:rsidRPr="00C47263">
              <w:rPr>
                <w:rFonts w:ascii="CordiaUPC" w:hAnsi="CordiaUPC" w:cs="CordiaUPC" w:hint="cs"/>
                <w:b/>
                <w:bCs/>
                <w:i/>
                <w:iCs/>
                <w:sz w:val="26"/>
                <w:szCs w:val="26"/>
              </w:rPr>
              <w:t>receivables - net</w:t>
            </w:r>
          </w:p>
        </w:tc>
        <w:tc>
          <w:tcPr>
            <w:tcW w:w="270" w:type="dxa"/>
          </w:tcPr>
          <w:p w14:paraId="15427267"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312B9B22"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73" w:type="dxa"/>
          </w:tcPr>
          <w:p w14:paraId="70EB264A"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67" w:type="dxa"/>
          </w:tcPr>
          <w:p w14:paraId="0828D4E8"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89" w:type="dxa"/>
            <w:gridSpan w:val="2"/>
          </w:tcPr>
          <w:p w14:paraId="217C6AAD" w14:textId="77777777" w:rsidR="007476D6" w:rsidRPr="00C47263" w:rsidRDefault="007476D6" w:rsidP="000406A0">
            <w:pPr>
              <w:tabs>
                <w:tab w:val="decimal" w:pos="885"/>
              </w:tabs>
              <w:spacing w:line="240" w:lineRule="exact"/>
              <w:ind w:left="-105"/>
              <w:rPr>
                <w:rFonts w:ascii="CordiaUPC" w:hAnsi="CordiaUPC" w:cs="CordiaUPC"/>
                <w:sz w:val="26"/>
                <w:szCs w:val="26"/>
              </w:rPr>
            </w:pPr>
          </w:p>
        </w:tc>
      </w:tr>
      <w:tr w:rsidR="007476D6" w:rsidRPr="00C47263" w14:paraId="57759F87" w14:textId="77777777" w:rsidTr="000406A0">
        <w:tc>
          <w:tcPr>
            <w:tcW w:w="4320" w:type="dxa"/>
          </w:tcPr>
          <w:p w14:paraId="70F7A31F"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Low</w:t>
            </w:r>
          </w:p>
        </w:tc>
        <w:tc>
          <w:tcPr>
            <w:tcW w:w="270" w:type="dxa"/>
          </w:tcPr>
          <w:p w14:paraId="6739C828"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2EC095F3"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905,827</w:t>
            </w:r>
          </w:p>
        </w:tc>
        <w:tc>
          <w:tcPr>
            <w:tcW w:w="1173" w:type="dxa"/>
          </w:tcPr>
          <w:p w14:paraId="2D4568F0"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5,269</w:t>
            </w:r>
          </w:p>
        </w:tc>
        <w:tc>
          <w:tcPr>
            <w:tcW w:w="1167" w:type="dxa"/>
          </w:tcPr>
          <w:p w14:paraId="5AD79AF9" w14:textId="77777777" w:rsidR="007476D6" w:rsidRPr="00C47263" w:rsidRDefault="007476D6" w:rsidP="000406A0">
            <w:pPr>
              <w:tabs>
                <w:tab w:val="decimal" w:pos="885"/>
              </w:tabs>
              <w:spacing w:line="240" w:lineRule="exact"/>
              <w:ind w:left="-105"/>
              <w:rPr>
                <w:rFonts w:ascii="CordiaUPC" w:hAnsi="CordiaUPC" w:cs="CordiaUPC"/>
                <w:sz w:val="26"/>
                <w:szCs w:val="26"/>
                <w:lang w:val="en-US" w:bidi="th-TH"/>
              </w:rPr>
            </w:pPr>
            <w:r>
              <w:rPr>
                <w:rFonts w:ascii="CordiaUPC" w:hAnsi="CordiaUPC" w:cs="CordiaUPC"/>
                <w:sz w:val="26"/>
                <w:szCs w:val="26"/>
                <w:lang w:val="en-US" w:bidi="th-TH"/>
              </w:rPr>
              <w:t>-</w:t>
            </w:r>
          </w:p>
        </w:tc>
        <w:tc>
          <w:tcPr>
            <w:tcW w:w="1189" w:type="dxa"/>
            <w:gridSpan w:val="2"/>
          </w:tcPr>
          <w:p w14:paraId="1C612FDB"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911,096</w:t>
            </w:r>
          </w:p>
        </w:tc>
      </w:tr>
      <w:tr w:rsidR="007476D6" w:rsidRPr="00C47263" w14:paraId="5CC21681" w14:textId="77777777" w:rsidTr="000406A0">
        <w:tc>
          <w:tcPr>
            <w:tcW w:w="4320" w:type="dxa"/>
          </w:tcPr>
          <w:p w14:paraId="5675D602"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019FEE03"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6F7A900D"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330,188</w:t>
            </w:r>
          </w:p>
        </w:tc>
        <w:tc>
          <w:tcPr>
            <w:tcW w:w="1173" w:type="dxa"/>
          </w:tcPr>
          <w:p w14:paraId="4BF52DF2"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47,415</w:t>
            </w:r>
          </w:p>
        </w:tc>
        <w:tc>
          <w:tcPr>
            <w:tcW w:w="1167" w:type="dxa"/>
          </w:tcPr>
          <w:p w14:paraId="17F07F99"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gridSpan w:val="2"/>
          </w:tcPr>
          <w:p w14:paraId="005BCC87"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377,603</w:t>
            </w:r>
          </w:p>
        </w:tc>
      </w:tr>
      <w:tr w:rsidR="007476D6" w:rsidRPr="00C47263" w14:paraId="1D18570D" w14:textId="77777777" w:rsidTr="00C46F3C">
        <w:tc>
          <w:tcPr>
            <w:tcW w:w="4320" w:type="dxa"/>
          </w:tcPr>
          <w:p w14:paraId="1CE64D4D"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4A303D31" w14:textId="77777777" w:rsidR="007476D6" w:rsidRPr="00C47263" w:rsidRDefault="007476D6" w:rsidP="000406A0">
            <w:pPr>
              <w:spacing w:line="240" w:lineRule="exact"/>
              <w:jc w:val="center"/>
              <w:rPr>
                <w:rFonts w:ascii="CordiaUPC" w:hAnsi="CordiaUPC" w:cs="CordiaUPC"/>
                <w:sz w:val="26"/>
                <w:szCs w:val="26"/>
              </w:rPr>
            </w:pPr>
          </w:p>
        </w:tc>
        <w:tc>
          <w:tcPr>
            <w:tcW w:w="1170" w:type="dxa"/>
            <w:tcBorders>
              <w:bottom w:val="nil"/>
            </w:tcBorders>
          </w:tcPr>
          <w:p w14:paraId="37A85FD0"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1,6</w:t>
            </w:r>
            <w:r>
              <w:rPr>
                <w:rFonts w:ascii="CordiaUPC" w:hAnsi="CordiaUPC" w:cs="CordiaUPC"/>
                <w:sz w:val="26"/>
                <w:szCs w:val="26"/>
              </w:rPr>
              <w:t>23</w:t>
            </w:r>
          </w:p>
        </w:tc>
        <w:tc>
          <w:tcPr>
            <w:tcW w:w="1173" w:type="dxa"/>
          </w:tcPr>
          <w:p w14:paraId="51706E53"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69,451</w:t>
            </w:r>
          </w:p>
        </w:tc>
        <w:tc>
          <w:tcPr>
            <w:tcW w:w="1167" w:type="dxa"/>
          </w:tcPr>
          <w:p w14:paraId="61455618"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gridSpan w:val="2"/>
          </w:tcPr>
          <w:p w14:paraId="3C04BECB"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71,074</w:t>
            </w:r>
          </w:p>
        </w:tc>
      </w:tr>
      <w:tr w:rsidR="007476D6" w:rsidRPr="00C47263" w14:paraId="69A2E3D0" w14:textId="77777777" w:rsidTr="00C46F3C">
        <w:tc>
          <w:tcPr>
            <w:tcW w:w="4320" w:type="dxa"/>
          </w:tcPr>
          <w:p w14:paraId="49D05760"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NPLs</w:t>
            </w:r>
          </w:p>
        </w:tc>
        <w:tc>
          <w:tcPr>
            <w:tcW w:w="270" w:type="dxa"/>
          </w:tcPr>
          <w:p w14:paraId="58B4ECEB" w14:textId="77777777" w:rsidR="007476D6" w:rsidRPr="00C47263" w:rsidRDefault="007476D6" w:rsidP="000406A0">
            <w:pPr>
              <w:spacing w:line="240" w:lineRule="exact"/>
              <w:jc w:val="center"/>
              <w:rPr>
                <w:rFonts w:ascii="CordiaUPC" w:hAnsi="CordiaUPC" w:cs="CordiaUPC"/>
                <w:sz w:val="26"/>
                <w:szCs w:val="26"/>
              </w:rPr>
            </w:pPr>
          </w:p>
        </w:tc>
        <w:tc>
          <w:tcPr>
            <w:tcW w:w="1170" w:type="dxa"/>
            <w:tcBorders>
              <w:bottom w:val="nil"/>
            </w:tcBorders>
          </w:tcPr>
          <w:p w14:paraId="2FF1D48E" w14:textId="77777777" w:rsidR="007476D6" w:rsidRPr="00C47263" w:rsidRDefault="007476D6" w:rsidP="000406A0">
            <w:pPr>
              <w:pBdr>
                <w:bottom w:val="single" w:sz="4" w:space="1" w:color="auto"/>
              </w:pBd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73" w:type="dxa"/>
          </w:tcPr>
          <w:p w14:paraId="6B74159D" w14:textId="77777777" w:rsidR="007476D6" w:rsidRPr="00C47263" w:rsidRDefault="007476D6" w:rsidP="000406A0">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w:t>
            </w:r>
          </w:p>
        </w:tc>
        <w:tc>
          <w:tcPr>
            <w:tcW w:w="1167" w:type="dxa"/>
          </w:tcPr>
          <w:p w14:paraId="5F6E138E" w14:textId="1964858D" w:rsidR="007476D6" w:rsidRPr="00C6130E" w:rsidRDefault="00F24753" w:rsidP="000406A0">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40,674</w:t>
            </w:r>
          </w:p>
        </w:tc>
        <w:tc>
          <w:tcPr>
            <w:tcW w:w="1189" w:type="dxa"/>
            <w:gridSpan w:val="2"/>
          </w:tcPr>
          <w:p w14:paraId="1CF1219A" w14:textId="5DE6C865" w:rsidR="007476D6" w:rsidRPr="00C6130E" w:rsidRDefault="00F24753" w:rsidP="000406A0">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40,674</w:t>
            </w:r>
          </w:p>
        </w:tc>
      </w:tr>
      <w:tr w:rsidR="007476D6" w:rsidRPr="00C47263" w14:paraId="1B8FA50C" w14:textId="77777777" w:rsidTr="00C46F3C">
        <w:tc>
          <w:tcPr>
            <w:tcW w:w="4320" w:type="dxa"/>
          </w:tcPr>
          <w:p w14:paraId="290A9EB8" w14:textId="77777777" w:rsidR="007476D6" w:rsidRPr="00C47263" w:rsidRDefault="007476D6" w:rsidP="000406A0">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1777D1DD" w14:textId="77777777" w:rsidR="007476D6" w:rsidRPr="00C47263" w:rsidRDefault="007476D6" w:rsidP="000406A0">
            <w:pPr>
              <w:spacing w:line="240" w:lineRule="exact"/>
              <w:jc w:val="center"/>
              <w:rPr>
                <w:rFonts w:ascii="CordiaUPC" w:hAnsi="CordiaUPC" w:cs="CordiaUPC"/>
                <w:sz w:val="26"/>
                <w:szCs w:val="26"/>
              </w:rPr>
            </w:pPr>
          </w:p>
        </w:tc>
        <w:tc>
          <w:tcPr>
            <w:tcW w:w="1170" w:type="dxa"/>
            <w:tcBorders>
              <w:bottom w:val="nil"/>
            </w:tcBorders>
          </w:tcPr>
          <w:p w14:paraId="6ABAB6AB"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1,237,638</w:t>
            </w:r>
          </w:p>
        </w:tc>
        <w:tc>
          <w:tcPr>
            <w:tcW w:w="1173" w:type="dxa"/>
          </w:tcPr>
          <w:p w14:paraId="17FE9E7B"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122,135</w:t>
            </w:r>
          </w:p>
        </w:tc>
        <w:tc>
          <w:tcPr>
            <w:tcW w:w="1167" w:type="dxa"/>
          </w:tcPr>
          <w:p w14:paraId="1E129ECA" w14:textId="31494095" w:rsidR="007476D6" w:rsidRPr="00C6130E" w:rsidRDefault="00F24753" w:rsidP="000406A0">
            <w:pP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40,674</w:t>
            </w:r>
          </w:p>
        </w:tc>
        <w:tc>
          <w:tcPr>
            <w:tcW w:w="1189" w:type="dxa"/>
            <w:gridSpan w:val="2"/>
          </w:tcPr>
          <w:p w14:paraId="4B627782" w14:textId="335CFA7D" w:rsidR="007476D6" w:rsidRPr="00C6130E" w:rsidRDefault="007476D6" w:rsidP="000406A0">
            <w:pPr>
              <w:tabs>
                <w:tab w:val="decimal" w:pos="885"/>
              </w:tabs>
              <w:spacing w:line="240" w:lineRule="exact"/>
              <w:ind w:left="-105"/>
              <w:rPr>
                <w:rFonts w:ascii="CordiaUPC" w:hAnsi="CordiaUPC" w:cs="CordiaUPC"/>
                <w:sz w:val="26"/>
                <w:szCs w:val="26"/>
              </w:rPr>
            </w:pPr>
            <w:r w:rsidRPr="00C6130E">
              <w:rPr>
                <w:rFonts w:ascii="CordiaUPC" w:hAnsi="CordiaUPC" w:cs="CordiaUPC" w:hint="cs"/>
                <w:sz w:val="26"/>
                <w:szCs w:val="26"/>
              </w:rPr>
              <w:t>1,</w:t>
            </w:r>
            <w:r w:rsidR="00F24753" w:rsidRPr="00C6130E">
              <w:rPr>
                <w:rFonts w:ascii="CordiaUPC" w:hAnsi="CordiaUPC" w:cs="CordiaUPC"/>
                <w:sz w:val="26"/>
                <w:szCs w:val="26"/>
              </w:rPr>
              <w:t>400,447</w:t>
            </w:r>
          </w:p>
        </w:tc>
      </w:tr>
      <w:tr w:rsidR="007476D6" w:rsidRPr="00C47263" w14:paraId="4B7237A3" w14:textId="77777777" w:rsidTr="00C46F3C">
        <w:tc>
          <w:tcPr>
            <w:tcW w:w="4320" w:type="dxa"/>
          </w:tcPr>
          <w:p w14:paraId="70BB89A2"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Pr="00C47263">
              <w:rPr>
                <w:rFonts w:ascii="CordiaUPC" w:hAnsi="CordiaUPC" w:cs="CordiaUPC" w:hint="cs"/>
                <w:sz w:val="26"/>
                <w:szCs w:val="26"/>
              </w:rPr>
              <w:t>allowance for expected credit loss</w:t>
            </w:r>
          </w:p>
        </w:tc>
        <w:tc>
          <w:tcPr>
            <w:tcW w:w="270" w:type="dxa"/>
          </w:tcPr>
          <w:p w14:paraId="659C089B" w14:textId="77777777" w:rsidR="007476D6" w:rsidRPr="00C47263" w:rsidRDefault="007476D6" w:rsidP="000406A0">
            <w:pPr>
              <w:spacing w:line="240" w:lineRule="exact"/>
              <w:jc w:val="center"/>
              <w:rPr>
                <w:rFonts w:ascii="CordiaUPC" w:hAnsi="CordiaUPC" w:cs="CordiaUPC"/>
                <w:sz w:val="26"/>
                <w:szCs w:val="26"/>
              </w:rPr>
            </w:pPr>
          </w:p>
        </w:tc>
        <w:tc>
          <w:tcPr>
            <w:tcW w:w="1170" w:type="dxa"/>
            <w:tcBorders>
              <w:bottom w:val="nil"/>
            </w:tcBorders>
          </w:tcPr>
          <w:p w14:paraId="2E030CC8"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(11,126)</w:t>
            </w:r>
          </w:p>
        </w:tc>
        <w:tc>
          <w:tcPr>
            <w:tcW w:w="1173" w:type="dxa"/>
            <w:tcBorders>
              <w:bottom w:val="nil"/>
            </w:tcBorders>
          </w:tcPr>
          <w:p w14:paraId="460E32C4"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(21,617)</w:t>
            </w:r>
          </w:p>
        </w:tc>
        <w:tc>
          <w:tcPr>
            <w:tcW w:w="1167" w:type="dxa"/>
            <w:tcBorders>
              <w:bottom w:val="nil"/>
            </w:tcBorders>
          </w:tcPr>
          <w:p w14:paraId="29BE6870" w14:textId="1CE263BB" w:rsidR="007476D6" w:rsidRPr="00C6130E" w:rsidRDefault="007476D6" w:rsidP="000406A0">
            <w:pPr>
              <w:tabs>
                <w:tab w:val="decimal" w:pos="885"/>
              </w:tabs>
              <w:spacing w:line="240" w:lineRule="exact"/>
              <w:ind w:left="-105"/>
              <w:rPr>
                <w:rFonts w:ascii="CordiaUPC" w:hAnsi="CordiaUPC" w:cs="CordiaUPC"/>
                <w:sz w:val="26"/>
                <w:szCs w:val="26"/>
              </w:rPr>
            </w:pPr>
            <w:r w:rsidRPr="00C6130E">
              <w:rPr>
                <w:rFonts w:ascii="CordiaUPC" w:hAnsi="CordiaUPC" w:cs="CordiaUPC" w:hint="cs"/>
                <w:sz w:val="26"/>
                <w:szCs w:val="26"/>
              </w:rPr>
              <w:t>(</w:t>
            </w:r>
            <w:r w:rsidR="00F24753" w:rsidRPr="00C6130E">
              <w:rPr>
                <w:rFonts w:ascii="CordiaUPC" w:hAnsi="CordiaUPC" w:cs="CordiaUPC"/>
                <w:sz w:val="26"/>
                <w:szCs w:val="26"/>
              </w:rPr>
              <w:t>19,224</w:t>
            </w:r>
            <w:r w:rsidRPr="00C6130E">
              <w:rPr>
                <w:rFonts w:ascii="CordiaUPC" w:hAnsi="CordiaUPC" w:cs="CordiaUPC" w:hint="cs"/>
                <w:sz w:val="26"/>
                <w:szCs w:val="26"/>
              </w:rPr>
              <w:t>)</w:t>
            </w:r>
          </w:p>
        </w:tc>
        <w:tc>
          <w:tcPr>
            <w:tcW w:w="1189" w:type="dxa"/>
            <w:gridSpan w:val="2"/>
            <w:tcBorders>
              <w:bottom w:val="nil"/>
            </w:tcBorders>
          </w:tcPr>
          <w:p w14:paraId="08B9655C" w14:textId="02C2FBBE" w:rsidR="007476D6" w:rsidRPr="00C6130E" w:rsidRDefault="007476D6" w:rsidP="000406A0">
            <w:pPr>
              <w:tabs>
                <w:tab w:val="decimal" w:pos="885"/>
              </w:tabs>
              <w:spacing w:line="240" w:lineRule="exact"/>
              <w:ind w:left="-105"/>
              <w:rPr>
                <w:rFonts w:ascii="CordiaUPC" w:hAnsi="CordiaUPC" w:cs="CordiaUPC"/>
                <w:sz w:val="26"/>
                <w:szCs w:val="26"/>
              </w:rPr>
            </w:pPr>
            <w:r w:rsidRPr="00C6130E">
              <w:rPr>
                <w:rFonts w:ascii="CordiaUPC" w:hAnsi="CordiaUPC" w:cs="CordiaUPC" w:hint="cs"/>
                <w:sz w:val="26"/>
                <w:szCs w:val="26"/>
              </w:rPr>
              <w:t>(</w:t>
            </w:r>
            <w:r w:rsidR="00F24753" w:rsidRPr="00C6130E">
              <w:rPr>
                <w:rFonts w:ascii="CordiaUPC" w:hAnsi="CordiaUPC" w:cs="CordiaUPC"/>
                <w:sz w:val="26"/>
                <w:szCs w:val="26"/>
              </w:rPr>
              <w:t>51,967</w:t>
            </w:r>
            <w:r w:rsidRPr="00C6130E">
              <w:rPr>
                <w:rFonts w:ascii="CordiaUPC" w:hAnsi="CordiaUPC" w:cs="CordiaUPC" w:hint="cs"/>
                <w:sz w:val="26"/>
                <w:szCs w:val="26"/>
              </w:rPr>
              <w:t>)</w:t>
            </w:r>
          </w:p>
        </w:tc>
      </w:tr>
      <w:tr w:rsidR="007476D6" w:rsidRPr="00C47263" w14:paraId="340E92A6" w14:textId="77777777" w:rsidTr="00C46F3C">
        <w:trPr>
          <w:trHeight w:val="329"/>
        </w:trPr>
        <w:tc>
          <w:tcPr>
            <w:tcW w:w="4320" w:type="dxa"/>
            <w:tcBorders>
              <w:bottom w:val="nil"/>
            </w:tcBorders>
          </w:tcPr>
          <w:p w14:paraId="77CD5169"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b/>
                <w:bCs/>
                <w:sz w:val="26"/>
                <w:szCs w:val="26"/>
              </w:rPr>
              <w:t>Carrying amount</w:t>
            </w:r>
          </w:p>
        </w:tc>
        <w:tc>
          <w:tcPr>
            <w:tcW w:w="270" w:type="dxa"/>
            <w:tcBorders>
              <w:bottom w:val="nil"/>
            </w:tcBorders>
          </w:tcPr>
          <w:p w14:paraId="1AB92A40" w14:textId="77777777" w:rsidR="007476D6" w:rsidRPr="00C47263" w:rsidRDefault="007476D6" w:rsidP="000406A0">
            <w:pPr>
              <w:spacing w:line="240" w:lineRule="exact"/>
              <w:jc w:val="center"/>
              <w:rPr>
                <w:rFonts w:ascii="CordiaUPC" w:hAnsi="CordiaUPC" w:cs="CordiaUPC"/>
                <w:sz w:val="26"/>
                <w:szCs w:val="26"/>
              </w:rPr>
            </w:pPr>
          </w:p>
        </w:tc>
        <w:tc>
          <w:tcPr>
            <w:tcW w:w="1170" w:type="dxa"/>
            <w:tcBorders>
              <w:top w:val="nil"/>
              <w:bottom w:val="nil"/>
            </w:tcBorders>
          </w:tcPr>
          <w:p w14:paraId="4C968B87" w14:textId="77777777" w:rsidR="007476D6" w:rsidRPr="00C47263" w:rsidRDefault="007476D6" w:rsidP="000406A0">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1,226,512</w:t>
            </w:r>
          </w:p>
        </w:tc>
        <w:tc>
          <w:tcPr>
            <w:tcW w:w="1173" w:type="dxa"/>
            <w:tcBorders>
              <w:top w:val="nil"/>
              <w:bottom w:val="nil"/>
            </w:tcBorders>
          </w:tcPr>
          <w:p w14:paraId="46738F50" w14:textId="77777777" w:rsidR="007476D6" w:rsidRPr="00C47263" w:rsidRDefault="007476D6" w:rsidP="000406A0">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100,518</w:t>
            </w:r>
          </w:p>
        </w:tc>
        <w:tc>
          <w:tcPr>
            <w:tcW w:w="1167" w:type="dxa"/>
            <w:tcBorders>
              <w:top w:val="nil"/>
              <w:bottom w:val="nil"/>
            </w:tcBorders>
          </w:tcPr>
          <w:p w14:paraId="5A4DBEA9" w14:textId="77777777" w:rsidR="007476D6" w:rsidRPr="00C47263" w:rsidRDefault="007476D6" w:rsidP="000406A0">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21,450</w:t>
            </w:r>
          </w:p>
        </w:tc>
        <w:tc>
          <w:tcPr>
            <w:tcW w:w="1189" w:type="dxa"/>
            <w:gridSpan w:val="2"/>
            <w:tcBorders>
              <w:top w:val="nil"/>
              <w:bottom w:val="nil"/>
            </w:tcBorders>
          </w:tcPr>
          <w:p w14:paraId="739847FC" w14:textId="77777777" w:rsidR="007476D6" w:rsidRPr="00C47263" w:rsidRDefault="007476D6" w:rsidP="000406A0">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C47263">
              <w:rPr>
                <w:rFonts w:ascii="CordiaUPC" w:hAnsi="CordiaUPC" w:cs="CordiaUPC" w:hint="cs"/>
                <w:b/>
                <w:bCs/>
                <w:sz w:val="26"/>
                <w:szCs w:val="26"/>
              </w:rPr>
              <w:t>1,348,480</w:t>
            </w:r>
          </w:p>
        </w:tc>
      </w:tr>
    </w:tbl>
    <w:p w14:paraId="2E1CA6C6" w14:textId="0DFABEF7" w:rsidR="007476D6" w:rsidRDefault="007476D6" w:rsidP="007476D6"/>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170"/>
        <w:gridCol w:w="1173"/>
        <w:gridCol w:w="1167"/>
        <w:gridCol w:w="1189"/>
      </w:tblGrid>
      <w:tr w:rsidR="007476D6" w:rsidRPr="00C47263" w14:paraId="41918B42" w14:textId="77777777" w:rsidTr="000406A0">
        <w:tc>
          <w:tcPr>
            <w:tcW w:w="4320" w:type="dxa"/>
          </w:tcPr>
          <w:p w14:paraId="1C36C3D0" w14:textId="77777777" w:rsidR="007476D6" w:rsidRPr="00C47263" w:rsidRDefault="007476D6" w:rsidP="000406A0">
            <w:pPr>
              <w:spacing w:line="240" w:lineRule="exact"/>
              <w:ind w:right="-104"/>
              <w:rPr>
                <w:rFonts w:ascii="CordiaUPC" w:hAnsi="CordiaUPC" w:cs="CordiaUPC"/>
                <w:sz w:val="26"/>
                <w:szCs w:val="26"/>
              </w:rPr>
            </w:pPr>
          </w:p>
        </w:tc>
        <w:tc>
          <w:tcPr>
            <w:tcW w:w="270" w:type="dxa"/>
          </w:tcPr>
          <w:p w14:paraId="7C02B9C8" w14:textId="77777777" w:rsidR="007476D6" w:rsidRPr="00C47263" w:rsidRDefault="007476D6" w:rsidP="000406A0">
            <w:pPr>
              <w:spacing w:line="240" w:lineRule="exact"/>
              <w:rPr>
                <w:rFonts w:ascii="CordiaUPC" w:hAnsi="CordiaUPC" w:cs="CordiaUPC"/>
                <w:sz w:val="26"/>
                <w:szCs w:val="26"/>
              </w:rPr>
            </w:pPr>
          </w:p>
        </w:tc>
        <w:tc>
          <w:tcPr>
            <w:tcW w:w="4699" w:type="dxa"/>
            <w:gridSpan w:val="4"/>
          </w:tcPr>
          <w:p w14:paraId="0F9E28D7" w14:textId="77777777" w:rsidR="007476D6" w:rsidRPr="00C47263" w:rsidRDefault="007476D6" w:rsidP="000406A0">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b/>
                <w:bCs/>
                <w:sz w:val="26"/>
                <w:szCs w:val="26"/>
              </w:rPr>
              <w:t>Bank Only</w:t>
            </w:r>
          </w:p>
        </w:tc>
      </w:tr>
      <w:tr w:rsidR="007476D6" w:rsidRPr="00C47263" w14:paraId="76F6929A" w14:textId="77777777" w:rsidTr="000406A0">
        <w:tc>
          <w:tcPr>
            <w:tcW w:w="4320" w:type="dxa"/>
          </w:tcPr>
          <w:p w14:paraId="079843F0" w14:textId="77777777" w:rsidR="007476D6" w:rsidRPr="00C47263" w:rsidRDefault="007476D6" w:rsidP="000406A0">
            <w:pPr>
              <w:spacing w:line="240" w:lineRule="exact"/>
              <w:ind w:right="-104"/>
              <w:rPr>
                <w:rFonts w:ascii="CordiaUPC" w:hAnsi="CordiaUPC" w:cs="CordiaUPC"/>
                <w:sz w:val="26"/>
                <w:szCs w:val="26"/>
                <w:lang w:val="en-US" w:bidi="th-TH"/>
              </w:rPr>
            </w:pPr>
          </w:p>
        </w:tc>
        <w:tc>
          <w:tcPr>
            <w:tcW w:w="270" w:type="dxa"/>
          </w:tcPr>
          <w:p w14:paraId="7773034F" w14:textId="77777777" w:rsidR="007476D6" w:rsidRPr="00C47263" w:rsidRDefault="007476D6" w:rsidP="000406A0">
            <w:pPr>
              <w:spacing w:line="240" w:lineRule="exact"/>
              <w:rPr>
                <w:rFonts w:ascii="CordiaUPC" w:hAnsi="CordiaUPC" w:cs="CordiaUPC"/>
                <w:sz w:val="26"/>
                <w:szCs w:val="26"/>
              </w:rPr>
            </w:pPr>
          </w:p>
        </w:tc>
        <w:tc>
          <w:tcPr>
            <w:tcW w:w="1170" w:type="dxa"/>
          </w:tcPr>
          <w:p w14:paraId="1252E596"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2340" w:type="dxa"/>
            <w:gridSpan w:val="2"/>
          </w:tcPr>
          <w:p w14:paraId="113E76F3" w14:textId="77777777" w:rsidR="007476D6" w:rsidRPr="00C47263" w:rsidRDefault="007476D6" w:rsidP="000406A0">
            <w:pPr>
              <w:tabs>
                <w:tab w:val="decimal" w:pos="255"/>
              </w:tabs>
              <w:spacing w:line="240" w:lineRule="exact"/>
              <w:ind w:left="-105"/>
              <w:jc w:val="center"/>
              <w:rPr>
                <w:rFonts w:ascii="CordiaUPC" w:hAnsi="CordiaUPC" w:cs="CordiaUPC"/>
                <w:sz w:val="26"/>
                <w:szCs w:val="26"/>
              </w:rPr>
            </w:pPr>
            <w:r>
              <w:rPr>
                <w:rFonts w:ascii="CordiaUPC" w:hAnsi="CordiaUPC" w:cs="CordiaUPC"/>
                <w:sz w:val="26"/>
                <w:szCs w:val="26"/>
              </w:rPr>
              <w:t>30 June 2021</w:t>
            </w:r>
          </w:p>
        </w:tc>
        <w:tc>
          <w:tcPr>
            <w:tcW w:w="1189" w:type="dxa"/>
          </w:tcPr>
          <w:p w14:paraId="2465F862" w14:textId="77777777" w:rsidR="007476D6" w:rsidRPr="00C47263" w:rsidRDefault="007476D6" w:rsidP="000406A0">
            <w:pPr>
              <w:tabs>
                <w:tab w:val="decimal" w:pos="885"/>
              </w:tabs>
              <w:spacing w:line="240" w:lineRule="exact"/>
              <w:ind w:left="-105"/>
              <w:rPr>
                <w:rFonts w:ascii="CordiaUPC" w:hAnsi="CordiaUPC" w:cs="CordiaUPC"/>
                <w:sz w:val="26"/>
                <w:szCs w:val="26"/>
              </w:rPr>
            </w:pPr>
          </w:p>
        </w:tc>
      </w:tr>
      <w:tr w:rsidR="007476D6" w:rsidRPr="00C47263" w14:paraId="01FE6346" w14:textId="77777777" w:rsidTr="000406A0">
        <w:tc>
          <w:tcPr>
            <w:tcW w:w="4320" w:type="dxa"/>
          </w:tcPr>
          <w:p w14:paraId="6C631754"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 xml:space="preserve">               Risk level</w:t>
            </w:r>
          </w:p>
        </w:tc>
        <w:tc>
          <w:tcPr>
            <w:tcW w:w="270" w:type="dxa"/>
          </w:tcPr>
          <w:p w14:paraId="3082D53F" w14:textId="77777777" w:rsidR="007476D6" w:rsidRPr="00C47263" w:rsidRDefault="007476D6" w:rsidP="000406A0">
            <w:pPr>
              <w:spacing w:line="240" w:lineRule="exact"/>
              <w:rPr>
                <w:rFonts w:ascii="CordiaUPC" w:hAnsi="CordiaUPC" w:cs="CordiaUPC"/>
                <w:sz w:val="26"/>
                <w:szCs w:val="26"/>
              </w:rPr>
            </w:pPr>
          </w:p>
        </w:tc>
        <w:tc>
          <w:tcPr>
            <w:tcW w:w="1170" w:type="dxa"/>
          </w:tcPr>
          <w:p w14:paraId="263BA2BC"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1</w:t>
            </w:r>
          </w:p>
        </w:tc>
        <w:tc>
          <w:tcPr>
            <w:tcW w:w="1173" w:type="dxa"/>
          </w:tcPr>
          <w:p w14:paraId="58DEDFC3"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2</w:t>
            </w:r>
          </w:p>
        </w:tc>
        <w:tc>
          <w:tcPr>
            <w:tcW w:w="1167" w:type="dxa"/>
          </w:tcPr>
          <w:p w14:paraId="793B1108"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3</w:t>
            </w:r>
          </w:p>
        </w:tc>
        <w:tc>
          <w:tcPr>
            <w:tcW w:w="1189" w:type="dxa"/>
          </w:tcPr>
          <w:p w14:paraId="6A094DE6"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Total</w:t>
            </w:r>
          </w:p>
        </w:tc>
      </w:tr>
      <w:tr w:rsidR="007476D6" w:rsidRPr="00C47263" w14:paraId="240774F6" w14:textId="77777777" w:rsidTr="000406A0">
        <w:tc>
          <w:tcPr>
            <w:tcW w:w="4320" w:type="dxa"/>
          </w:tcPr>
          <w:p w14:paraId="17332B6E" w14:textId="77777777" w:rsidR="007476D6" w:rsidRPr="00C47263" w:rsidRDefault="007476D6" w:rsidP="000406A0">
            <w:pPr>
              <w:spacing w:line="240" w:lineRule="exact"/>
              <w:ind w:right="-104"/>
              <w:rPr>
                <w:rFonts w:ascii="CordiaUPC" w:hAnsi="CordiaUPC" w:cs="CordiaUPC"/>
                <w:sz w:val="26"/>
                <w:szCs w:val="26"/>
              </w:rPr>
            </w:pPr>
          </w:p>
        </w:tc>
        <w:tc>
          <w:tcPr>
            <w:tcW w:w="270" w:type="dxa"/>
          </w:tcPr>
          <w:p w14:paraId="2115DAE1" w14:textId="77777777" w:rsidR="007476D6" w:rsidRPr="00C47263" w:rsidRDefault="007476D6" w:rsidP="000406A0">
            <w:pPr>
              <w:spacing w:line="240" w:lineRule="exact"/>
              <w:rPr>
                <w:rFonts w:ascii="CordiaUPC" w:hAnsi="CordiaUPC" w:cs="CordiaUPC"/>
                <w:sz w:val="26"/>
                <w:szCs w:val="26"/>
              </w:rPr>
            </w:pPr>
          </w:p>
        </w:tc>
        <w:tc>
          <w:tcPr>
            <w:tcW w:w="4699" w:type="dxa"/>
            <w:gridSpan w:val="4"/>
          </w:tcPr>
          <w:p w14:paraId="5E7AB1E5" w14:textId="77777777" w:rsidR="007476D6" w:rsidRPr="00C47263" w:rsidRDefault="007476D6" w:rsidP="000406A0">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i/>
                <w:iCs/>
                <w:sz w:val="26"/>
                <w:szCs w:val="26"/>
              </w:rPr>
              <w:t>(in million Baht)</w:t>
            </w:r>
          </w:p>
        </w:tc>
      </w:tr>
      <w:tr w:rsidR="007476D6" w:rsidRPr="00C47263" w14:paraId="2FEB33BF" w14:textId="77777777" w:rsidTr="000406A0">
        <w:tc>
          <w:tcPr>
            <w:tcW w:w="4320" w:type="dxa"/>
          </w:tcPr>
          <w:p w14:paraId="4D1EC1E1" w14:textId="77777777" w:rsidR="007476D6" w:rsidRDefault="007476D6" w:rsidP="000406A0">
            <w:pPr>
              <w:spacing w:line="240" w:lineRule="exact"/>
              <w:ind w:left="160" w:right="-104" w:hanging="160"/>
              <w:rPr>
                <w:rFonts w:ascii="CordiaUPC" w:hAnsi="CordiaUPC" w:cs="CordiaUPC"/>
                <w:b/>
                <w:bCs/>
                <w:i/>
                <w:iCs/>
                <w:sz w:val="26"/>
                <w:szCs w:val="26"/>
              </w:rPr>
            </w:pPr>
            <w:r w:rsidRPr="00C47263">
              <w:rPr>
                <w:rFonts w:ascii="CordiaUPC" w:hAnsi="CordiaUPC" w:cs="CordiaUPC" w:hint="cs"/>
                <w:b/>
                <w:bCs/>
                <w:i/>
                <w:iCs/>
                <w:sz w:val="26"/>
                <w:szCs w:val="26"/>
              </w:rPr>
              <w:t>Loans to customers and accrued</w:t>
            </w:r>
            <w:r>
              <w:rPr>
                <w:rFonts w:ascii="CordiaUPC" w:hAnsi="CordiaUPC" w:cs="CordiaUPC"/>
                <w:b/>
                <w:bCs/>
                <w:i/>
                <w:iCs/>
                <w:sz w:val="26"/>
                <w:szCs w:val="26"/>
              </w:rPr>
              <w:t xml:space="preserve"> </w:t>
            </w:r>
          </w:p>
          <w:p w14:paraId="3000BDA4" w14:textId="77777777" w:rsidR="007476D6" w:rsidRPr="00C47263" w:rsidRDefault="007476D6" w:rsidP="000406A0">
            <w:pPr>
              <w:spacing w:line="240" w:lineRule="exact"/>
              <w:ind w:left="160" w:right="-104" w:hanging="160"/>
              <w:rPr>
                <w:rFonts w:ascii="CordiaUPC" w:hAnsi="CordiaUPC" w:cs="CordiaUPC"/>
                <w:sz w:val="26"/>
                <w:szCs w:val="26"/>
              </w:rPr>
            </w:pPr>
            <w:r>
              <w:rPr>
                <w:rFonts w:ascii="CordiaUPC" w:hAnsi="CordiaUPC" w:cs="CordiaUPC"/>
                <w:b/>
                <w:bCs/>
                <w:i/>
                <w:iCs/>
                <w:sz w:val="26"/>
                <w:szCs w:val="26"/>
              </w:rPr>
              <w:t xml:space="preserve">   </w:t>
            </w:r>
            <w:r w:rsidRPr="00C47263">
              <w:rPr>
                <w:rFonts w:ascii="CordiaUPC" w:hAnsi="CordiaUPC" w:cs="CordiaUPC" w:hint="cs"/>
                <w:b/>
                <w:bCs/>
                <w:i/>
                <w:iCs/>
                <w:sz w:val="26"/>
                <w:szCs w:val="26"/>
              </w:rPr>
              <w:t>interest receivables - net</w:t>
            </w:r>
          </w:p>
        </w:tc>
        <w:tc>
          <w:tcPr>
            <w:tcW w:w="270" w:type="dxa"/>
          </w:tcPr>
          <w:p w14:paraId="2777FB72"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40F6071A"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73" w:type="dxa"/>
          </w:tcPr>
          <w:p w14:paraId="397B3D3F" w14:textId="77777777" w:rsidR="007476D6" w:rsidRPr="00C47263" w:rsidRDefault="007476D6" w:rsidP="000406A0">
            <w:pPr>
              <w:tabs>
                <w:tab w:val="decimal" w:pos="885"/>
              </w:tabs>
              <w:spacing w:line="240" w:lineRule="exact"/>
              <w:ind w:left="-105"/>
              <w:rPr>
                <w:rFonts w:ascii="CordiaUPC" w:hAnsi="CordiaUPC" w:cs="CordiaUPC"/>
                <w:b/>
                <w:bCs/>
                <w:sz w:val="26"/>
                <w:szCs w:val="26"/>
              </w:rPr>
            </w:pPr>
          </w:p>
        </w:tc>
        <w:tc>
          <w:tcPr>
            <w:tcW w:w="1167" w:type="dxa"/>
          </w:tcPr>
          <w:p w14:paraId="47E97AB2"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89" w:type="dxa"/>
          </w:tcPr>
          <w:p w14:paraId="6314CC37" w14:textId="77777777" w:rsidR="007476D6" w:rsidRPr="00C47263" w:rsidRDefault="007476D6" w:rsidP="000406A0">
            <w:pPr>
              <w:tabs>
                <w:tab w:val="decimal" w:pos="885"/>
              </w:tabs>
              <w:spacing w:line="240" w:lineRule="exact"/>
              <w:ind w:left="-105"/>
              <w:rPr>
                <w:rFonts w:ascii="CordiaUPC" w:hAnsi="CordiaUPC" w:cs="CordiaUPC"/>
                <w:sz w:val="26"/>
                <w:szCs w:val="26"/>
              </w:rPr>
            </w:pPr>
          </w:p>
        </w:tc>
      </w:tr>
      <w:tr w:rsidR="00C46F3C" w:rsidRPr="00C47263" w14:paraId="207B9EA8" w14:textId="77777777" w:rsidTr="007B4CAD">
        <w:tc>
          <w:tcPr>
            <w:tcW w:w="4320" w:type="dxa"/>
          </w:tcPr>
          <w:p w14:paraId="6D2CF116" w14:textId="77777777" w:rsidR="00C46F3C" w:rsidRPr="00C47263" w:rsidRDefault="00C46F3C" w:rsidP="00C46F3C">
            <w:pPr>
              <w:spacing w:line="240" w:lineRule="exact"/>
              <w:ind w:right="-104"/>
              <w:rPr>
                <w:rFonts w:ascii="CordiaUPC" w:hAnsi="CordiaUPC" w:cs="CordiaUPC"/>
                <w:b/>
                <w:bCs/>
                <w:i/>
                <w:iCs/>
                <w:sz w:val="26"/>
                <w:szCs w:val="26"/>
              </w:rPr>
            </w:pPr>
            <w:r w:rsidRPr="00C47263">
              <w:rPr>
                <w:rFonts w:ascii="CordiaUPC" w:hAnsi="CordiaUPC" w:cs="CordiaUPC" w:hint="cs"/>
                <w:sz w:val="26"/>
                <w:szCs w:val="26"/>
              </w:rPr>
              <w:t>Low</w:t>
            </w:r>
          </w:p>
        </w:tc>
        <w:tc>
          <w:tcPr>
            <w:tcW w:w="270" w:type="dxa"/>
          </w:tcPr>
          <w:p w14:paraId="7029DCDD" w14:textId="77777777" w:rsidR="00C46F3C" w:rsidRPr="00C47263" w:rsidRDefault="00C46F3C" w:rsidP="00C46F3C">
            <w:pPr>
              <w:spacing w:line="240" w:lineRule="exact"/>
              <w:jc w:val="center"/>
              <w:rPr>
                <w:rFonts w:ascii="CordiaUPC" w:hAnsi="CordiaUPC" w:cs="CordiaUPC"/>
                <w:sz w:val="26"/>
                <w:szCs w:val="26"/>
              </w:rPr>
            </w:pPr>
          </w:p>
        </w:tc>
        <w:tc>
          <w:tcPr>
            <w:tcW w:w="1170" w:type="dxa"/>
            <w:vAlign w:val="bottom"/>
          </w:tcPr>
          <w:p w14:paraId="110AFE81" w14:textId="4941B830"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458</w:t>
            </w:r>
            <w:r>
              <w:rPr>
                <w:rFonts w:ascii="CordiaUPC" w:eastAsia="Times New Roman" w:hAnsi="CordiaUPC" w:cs="CordiaUPC"/>
                <w:sz w:val="26"/>
                <w:szCs w:val="26"/>
              </w:rPr>
              <w:t>,</w:t>
            </w:r>
            <w:r>
              <w:rPr>
                <w:rFonts w:ascii="CordiaUPC" w:eastAsia="Times New Roman" w:hAnsi="CordiaUPC" w:cs="CordiaUPC" w:hint="cs"/>
                <w:sz w:val="26"/>
                <w:szCs w:val="26"/>
                <w:cs/>
              </w:rPr>
              <w:t>832</w:t>
            </w:r>
          </w:p>
        </w:tc>
        <w:tc>
          <w:tcPr>
            <w:tcW w:w="1173" w:type="dxa"/>
            <w:vAlign w:val="bottom"/>
          </w:tcPr>
          <w:p w14:paraId="6DD243D9" w14:textId="22B31BD7"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896</w:t>
            </w:r>
          </w:p>
        </w:tc>
        <w:tc>
          <w:tcPr>
            <w:tcW w:w="1167" w:type="dxa"/>
            <w:vAlign w:val="bottom"/>
          </w:tcPr>
          <w:p w14:paraId="3681C362" w14:textId="7AD6670E"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189" w:type="dxa"/>
            <w:vAlign w:val="bottom"/>
          </w:tcPr>
          <w:p w14:paraId="2B3161A4" w14:textId="229A4F12"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459</w:t>
            </w:r>
            <w:r>
              <w:rPr>
                <w:rFonts w:ascii="CordiaUPC" w:eastAsia="Times New Roman" w:hAnsi="CordiaUPC" w:cs="CordiaUPC"/>
                <w:sz w:val="26"/>
                <w:szCs w:val="26"/>
              </w:rPr>
              <w:t>,</w:t>
            </w:r>
            <w:r>
              <w:rPr>
                <w:rFonts w:ascii="CordiaUPC" w:eastAsia="Times New Roman" w:hAnsi="CordiaUPC" w:cs="CordiaUPC" w:hint="cs"/>
                <w:sz w:val="26"/>
                <w:szCs w:val="26"/>
                <w:cs/>
              </w:rPr>
              <w:t>728</w:t>
            </w:r>
          </w:p>
        </w:tc>
      </w:tr>
      <w:tr w:rsidR="00C46F3C" w:rsidRPr="00C47263" w14:paraId="7D8F2041" w14:textId="77777777" w:rsidTr="007B4CAD">
        <w:tc>
          <w:tcPr>
            <w:tcW w:w="4320" w:type="dxa"/>
          </w:tcPr>
          <w:p w14:paraId="418250D9" w14:textId="77777777" w:rsidR="00C46F3C" w:rsidRPr="00C47263" w:rsidRDefault="00C46F3C" w:rsidP="00C46F3C">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3F64690D" w14:textId="77777777" w:rsidR="00C46F3C" w:rsidRPr="00C47263" w:rsidRDefault="00C46F3C" w:rsidP="00C46F3C">
            <w:pPr>
              <w:spacing w:line="240" w:lineRule="exact"/>
              <w:jc w:val="center"/>
              <w:rPr>
                <w:rFonts w:ascii="CordiaUPC" w:hAnsi="CordiaUPC" w:cs="CordiaUPC"/>
                <w:sz w:val="26"/>
                <w:szCs w:val="26"/>
              </w:rPr>
            </w:pPr>
          </w:p>
        </w:tc>
        <w:tc>
          <w:tcPr>
            <w:tcW w:w="1170" w:type="dxa"/>
            <w:vAlign w:val="bottom"/>
          </w:tcPr>
          <w:p w14:paraId="0A1EF7DC" w14:textId="631A4955" w:rsidR="00C46F3C" w:rsidRPr="00C47263" w:rsidRDefault="00C46F3C" w:rsidP="00C46F3C">
            <w:pPr>
              <w:tabs>
                <w:tab w:val="decimal" w:pos="885"/>
              </w:tabs>
              <w:spacing w:line="240" w:lineRule="exact"/>
              <w:ind w:left="-105"/>
              <w:rPr>
                <w:rFonts w:ascii="CordiaUPC" w:hAnsi="CordiaUPC" w:cs="CordiaUPC"/>
                <w:sz w:val="26"/>
                <w:szCs w:val="26"/>
                <w:lang w:bidi="th-TH"/>
              </w:rPr>
            </w:pPr>
            <w:r>
              <w:rPr>
                <w:rFonts w:ascii="CordiaUPC" w:eastAsia="Times New Roman" w:hAnsi="CordiaUPC" w:cs="CordiaUPC" w:hint="cs"/>
                <w:sz w:val="26"/>
                <w:szCs w:val="26"/>
                <w:cs/>
              </w:rPr>
              <w:t>180</w:t>
            </w:r>
            <w:r>
              <w:rPr>
                <w:rFonts w:ascii="CordiaUPC" w:eastAsia="Times New Roman" w:hAnsi="CordiaUPC" w:cs="CordiaUPC"/>
                <w:sz w:val="26"/>
                <w:szCs w:val="26"/>
              </w:rPr>
              <w:t>,</w:t>
            </w:r>
            <w:r>
              <w:rPr>
                <w:rFonts w:ascii="CordiaUPC" w:eastAsia="Times New Roman" w:hAnsi="CordiaUPC" w:cs="CordiaUPC" w:hint="cs"/>
                <w:sz w:val="26"/>
                <w:szCs w:val="26"/>
                <w:cs/>
              </w:rPr>
              <w:t>70</w:t>
            </w:r>
            <w:r w:rsidR="00D32959">
              <w:rPr>
                <w:rFonts w:ascii="CordiaUPC" w:eastAsia="Times New Roman" w:hAnsi="CordiaUPC" w:cs="CordiaUPC" w:hint="cs"/>
                <w:sz w:val="26"/>
                <w:szCs w:val="26"/>
                <w:cs/>
                <w:lang w:bidi="th-TH"/>
              </w:rPr>
              <w:t>6</w:t>
            </w:r>
          </w:p>
        </w:tc>
        <w:tc>
          <w:tcPr>
            <w:tcW w:w="1173" w:type="dxa"/>
            <w:vAlign w:val="bottom"/>
          </w:tcPr>
          <w:p w14:paraId="6117681F" w14:textId="70AFF773" w:rsidR="00C46F3C" w:rsidRPr="00C47263" w:rsidRDefault="00C46F3C" w:rsidP="00C46F3C">
            <w:pPr>
              <w:tabs>
                <w:tab w:val="decimal" w:pos="885"/>
              </w:tabs>
              <w:spacing w:line="240" w:lineRule="exact"/>
              <w:ind w:left="-105"/>
              <w:rPr>
                <w:rFonts w:ascii="CordiaUPC" w:hAnsi="CordiaUPC" w:cs="CordiaUPC"/>
                <w:sz w:val="26"/>
                <w:szCs w:val="26"/>
                <w:lang w:bidi="th-TH"/>
              </w:rPr>
            </w:pPr>
            <w:r>
              <w:rPr>
                <w:rFonts w:ascii="CordiaUPC" w:eastAsia="Times New Roman" w:hAnsi="CordiaUPC" w:cs="CordiaUPC" w:hint="cs"/>
                <w:sz w:val="26"/>
                <w:szCs w:val="26"/>
                <w:cs/>
              </w:rPr>
              <w:t>25</w:t>
            </w:r>
            <w:r>
              <w:rPr>
                <w:rFonts w:ascii="CordiaUPC" w:eastAsia="Times New Roman" w:hAnsi="CordiaUPC" w:cs="CordiaUPC"/>
                <w:sz w:val="26"/>
                <w:szCs w:val="26"/>
              </w:rPr>
              <w:t>,</w:t>
            </w:r>
            <w:r>
              <w:rPr>
                <w:rFonts w:ascii="CordiaUPC" w:eastAsia="Times New Roman" w:hAnsi="CordiaUPC" w:cs="CordiaUPC" w:hint="cs"/>
                <w:sz w:val="26"/>
                <w:szCs w:val="26"/>
                <w:cs/>
              </w:rPr>
              <w:t>46</w:t>
            </w:r>
            <w:r w:rsidR="00D32959">
              <w:rPr>
                <w:rFonts w:ascii="CordiaUPC" w:eastAsia="Times New Roman" w:hAnsi="CordiaUPC" w:cs="CordiaUPC" w:hint="cs"/>
                <w:sz w:val="26"/>
                <w:szCs w:val="26"/>
                <w:cs/>
                <w:lang w:bidi="th-TH"/>
              </w:rPr>
              <w:t>8</w:t>
            </w:r>
          </w:p>
        </w:tc>
        <w:tc>
          <w:tcPr>
            <w:tcW w:w="1167" w:type="dxa"/>
            <w:vAlign w:val="bottom"/>
          </w:tcPr>
          <w:p w14:paraId="5A0245C0" w14:textId="0E3C7827"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189" w:type="dxa"/>
            <w:vAlign w:val="bottom"/>
          </w:tcPr>
          <w:p w14:paraId="243AC472" w14:textId="14D81C3D"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206</w:t>
            </w:r>
            <w:r>
              <w:rPr>
                <w:rFonts w:ascii="CordiaUPC" w:eastAsia="Times New Roman" w:hAnsi="CordiaUPC" w:cs="CordiaUPC"/>
                <w:sz w:val="26"/>
                <w:szCs w:val="26"/>
              </w:rPr>
              <w:t>,</w:t>
            </w:r>
            <w:r>
              <w:rPr>
                <w:rFonts w:ascii="CordiaUPC" w:eastAsia="Times New Roman" w:hAnsi="CordiaUPC" w:cs="CordiaUPC" w:hint="cs"/>
                <w:sz w:val="26"/>
                <w:szCs w:val="26"/>
                <w:cs/>
              </w:rPr>
              <w:t>174</w:t>
            </w:r>
          </w:p>
        </w:tc>
      </w:tr>
      <w:tr w:rsidR="00C46F3C" w:rsidRPr="00C47263" w14:paraId="3C55C933" w14:textId="77777777" w:rsidTr="007B4CAD">
        <w:tc>
          <w:tcPr>
            <w:tcW w:w="4320" w:type="dxa"/>
          </w:tcPr>
          <w:p w14:paraId="76D54B75" w14:textId="77777777" w:rsidR="00C46F3C" w:rsidRPr="00C47263" w:rsidRDefault="00C46F3C" w:rsidP="00C46F3C">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6FBCAC6E" w14:textId="77777777" w:rsidR="00C46F3C" w:rsidRPr="00C47263" w:rsidRDefault="00C46F3C" w:rsidP="00C46F3C">
            <w:pPr>
              <w:spacing w:line="240" w:lineRule="exact"/>
              <w:jc w:val="center"/>
              <w:rPr>
                <w:rFonts w:ascii="CordiaUPC" w:hAnsi="CordiaUPC" w:cs="CordiaUPC"/>
                <w:sz w:val="26"/>
                <w:szCs w:val="26"/>
              </w:rPr>
            </w:pPr>
          </w:p>
        </w:tc>
        <w:tc>
          <w:tcPr>
            <w:tcW w:w="1170" w:type="dxa"/>
            <w:vAlign w:val="bottom"/>
          </w:tcPr>
          <w:p w14:paraId="342FEB94" w14:textId="3F97C841"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762</w:t>
            </w:r>
          </w:p>
        </w:tc>
        <w:tc>
          <w:tcPr>
            <w:tcW w:w="1173" w:type="dxa"/>
            <w:vAlign w:val="bottom"/>
          </w:tcPr>
          <w:p w14:paraId="2D6D4ABC" w14:textId="46D9B5CA"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31</w:t>
            </w:r>
            <w:r>
              <w:rPr>
                <w:rFonts w:ascii="CordiaUPC" w:eastAsia="Times New Roman" w:hAnsi="CordiaUPC" w:cs="CordiaUPC"/>
                <w:sz w:val="26"/>
                <w:szCs w:val="26"/>
              </w:rPr>
              <w:t>,</w:t>
            </w:r>
            <w:r>
              <w:rPr>
                <w:rFonts w:ascii="CordiaUPC" w:eastAsia="Times New Roman" w:hAnsi="CordiaUPC" w:cs="CordiaUPC" w:hint="cs"/>
                <w:sz w:val="26"/>
                <w:szCs w:val="26"/>
                <w:cs/>
              </w:rPr>
              <w:t>954</w:t>
            </w:r>
          </w:p>
        </w:tc>
        <w:tc>
          <w:tcPr>
            <w:tcW w:w="1167" w:type="dxa"/>
            <w:vAlign w:val="bottom"/>
          </w:tcPr>
          <w:p w14:paraId="54D8CA17" w14:textId="40DA3195"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189" w:type="dxa"/>
            <w:vAlign w:val="bottom"/>
          </w:tcPr>
          <w:p w14:paraId="1BCDAC40" w14:textId="41C01A90"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32</w:t>
            </w:r>
            <w:r>
              <w:rPr>
                <w:rFonts w:ascii="CordiaUPC" w:eastAsia="Times New Roman" w:hAnsi="CordiaUPC" w:cs="CordiaUPC"/>
                <w:sz w:val="26"/>
                <w:szCs w:val="26"/>
              </w:rPr>
              <w:t>,</w:t>
            </w:r>
            <w:r>
              <w:rPr>
                <w:rFonts w:ascii="CordiaUPC" w:eastAsia="Times New Roman" w:hAnsi="CordiaUPC" w:cs="CordiaUPC" w:hint="cs"/>
                <w:sz w:val="26"/>
                <w:szCs w:val="26"/>
                <w:cs/>
              </w:rPr>
              <w:t>716</w:t>
            </w:r>
          </w:p>
        </w:tc>
      </w:tr>
      <w:tr w:rsidR="00C46F3C" w:rsidRPr="00C47263" w14:paraId="19522B21" w14:textId="77777777" w:rsidTr="00C46F3C">
        <w:tc>
          <w:tcPr>
            <w:tcW w:w="4320" w:type="dxa"/>
          </w:tcPr>
          <w:p w14:paraId="42147AF9" w14:textId="77777777" w:rsidR="00C46F3C" w:rsidRPr="00C47263" w:rsidRDefault="00C46F3C" w:rsidP="00C46F3C">
            <w:pPr>
              <w:spacing w:line="240" w:lineRule="exact"/>
              <w:ind w:right="-104"/>
              <w:rPr>
                <w:rFonts w:ascii="CordiaUPC" w:hAnsi="CordiaUPC" w:cs="CordiaUPC"/>
                <w:sz w:val="26"/>
                <w:szCs w:val="26"/>
              </w:rPr>
            </w:pPr>
            <w:r w:rsidRPr="00C47263">
              <w:rPr>
                <w:rFonts w:ascii="CordiaUPC" w:hAnsi="CordiaUPC" w:cs="CordiaUPC" w:hint="cs"/>
                <w:sz w:val="26"/>
                <w:szCs w:val="26"/>
              </w:rPr>
              <w:t>NPLs</w:t>
            </w:r>
          </w:p>
        </w:tc>
        <w:tc>
          <w:tcPr>
            <w:tcW w:w="270" w:type="dxa"/>
          </w:tcPr>
          <w:p w14:paraId="26BE8D4F" w14:textId="77777777" w:rsidR="00C46F3C" w:rsidRPr="00C47263" w:rsidRDefault="00C46F3C" w:rsidP="00C46F3C">
            <w:pPr>
              <w:spacing w:line="240" w:lineRule="exact"/>
              <w:jc w:val="center"/>
              <w:rPr>
                <w:rFonts w:ascii="CordiaUPC" w:hAnsi="CordiaUPC" w:cs="CordiaUPC"/>
                <w:sz w:val="26"/>
                <w:szCs w:val="26"/>
              </w:rPr>
            </w:pPr>
          </w:p>
        </w:tc>
        <w:tc>
          <w:tcPr>
            <w:tcW w:w="1170" w:type="dxa"/>
            <w:vAlign w:val="bottom"/>
          </w:tcPr>
          <w:p w14:paraId="773FC3EC" w14:textId="3CEA3C28" w:rsidR="00C46F3C" w:rsidRPr="00C47263" w:rsidRDefault="00C46F3C" w:rsidP="00C46F3C">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173" w:type="dxa"/>
            <w:vAlign w:val="bottom"/>
          </w:tcPr>
          <w:p w14:paraId="644C25B9" w14:textId="291FD61C" w:rsidR="00C46F3C" w:rsidRPr="00C47263" w:rsidRDefault="00C46F3C" w:rsidP="00C46F3C">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167" w:type="dxa"/>
            <w:vAlign w:val="bottom"/>
          </w:tcPr>
          <w:p w14:paraId="5850271D" w14:textId="0DACEA90" w:rsidR="00C46F3C" w:rsidRPr="00C47263" w:rsidRDefault="00C46F3C" w:rsidP="00C46F3C">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23</w:t>
            </w:r>
            <w:r>
              <w:rPr>
                <w:rFonts w:ascii="CordiaUPC" w:eastAsia="Times New Roman" w:hAnsi="CordiaUPC" w:cs="CordiaUPC"/>
                <w:sz w:val="26"/>
                <w:szCs w:val="26"/>
              </w:rPr>
              <w:t>,</w:t>
            </w:r>
            <w:r>
              <w:rPr>
                <w:rFonts w:ascii="CordiaUPC" w:eastAsia="Times New Roman" w:hAnsi="CordiaUPC" w:cs="CordiaUPC" w:hint="cs"/>
                <w:sz w:val="26"/>
                <w:szCs w:val="26"/>
                <w:cs/>
              </w:rPr>
              <w:t>528</w:t>
            </w:r>
          </w:p>
        </w:tc>
        <w:tc>
          <w:tcPr>
            <w:tcW w:w="1189" w:type="dxa"/>
            <w:vAlign w:val="bottom"/>
          </w:tcPr>
          <w:p w14:paraId="15F95582" w14:textId="01C7EE51" w:rsidR="00C46F3C" w:rsidRPr="00C47263" w:rsidRDefault="00C46F3C" w:rsidP="00C46F3C">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23</w:t>
            </w:r>
            <w:r>
              <w:rPr>
                <w:rFonts w:ascii="CordiaUPC" w:eastAsia="Times New Roman" w:hAnsi="CordiaUPC" w:cs="CordiaUPC"/>
                <w:sz w:val="26"/>
                <w:szCs w:val="26"/>
              </w:rPr>
              <w:t>,</w:t>
            </w:r>
            <w:r>
              <w:rPr>
                <w:rFonts w:ascii="CordiaUPC" w:eastAsia="Times New Roman" w:hAnsi="CordiaUPC" w:cs="CordiaUPC" w:hint="cs"/>
                <w:sz w:val="26"/>
                <w:szCs w:val="26"/>
                <w:cs/>
              </w:rPr>
              <w:t>528</w:t>
            </w:r>
          </w:p>
        </w:tc>
      </w:tr>
      <w:tr w:rsidR="00C46F3C" w:rsidRPr="00C47263" w14:paraId="38296409" w14:textId="77777777" w:rsidTr="00C46F3C">
        <w:tc>
          <w:tcPr>
            <w:tcW w:w="4320" w:type="dxa"/>
          </w:tcPr>
          <w:p w14:paraId="004D4EBC" w14:textId="77777777" w:rsidR="00C46F3C" w:rsidRPr="00C47263" w:rsidRDefault="00C46F3C" w:rsidP="00C46F3C">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30D22930" w14:textId="77777777" w:rsidR="00C46F3C" w:rsidRPr="00C47263" w:rsidRDefault="00C46F3C" w:rsidP="00C46F3C">
            <w:pPr>
              <w:spacing w:line="240" w:lineRule="exact"/>
              <w:jc w:val="center"/>
              <w:rPr>
                <w:rFonts w:ascii="CordiaUPC" w:hAnsi="CordiaUPC" w:cs="CordiaUPC"/>
                <w:sz w:val="26"/>
                <w:szCs w:val="26"/>
              </w:rPr>
            </w:pPr>
          </w:p>
        </w:tc>
        <w:tc>
          <w:tcPr>
            <w:tcW w:w="1170" w:type="dxa"/>
            <w:vAlign w:val="bottom"/>
          </w:tcPr>
          <w:p w14:paraId="0982D455" w14:textId="6912DB5E" w:rsidR="00C46F3C" w:rsidRPr="00C47263" w:rsidRDefault="00C46F3C" w:rsidP="00C46F3C">
            <w:pPr>
              <w:tabs>
                <w:tab w:val="decimal" w:pos="885"/>
              </w:tabs>
              <w:spacing w:line="240" w:lineRule="exact"/>
              <w:ind w:left="-105"/>
              <w:rPr>
                <w:rFonts w:ascii="CordiaUPC" w:hAnsi="CordiaUPC" w:cs="CordiaUPC"/>
                <w:sz w:val="26"/>
                <w:szCs w:val="26"/>
                <w:lang w:bidi="th-TH"/>
              </w:rPr>
            </w:pPr>
            <w:r>
              <w:rPr>
                <w:rFonts w:ascii="CordiaUPC" w:eastAsia="Times New Roman" w:hAnsi="CordiaUPC" w:cs="CordiaUPC" w:hint="cs"/>
                <w:sz w:val="26"/>
                <w:szCs w:val="26"/>
                <w:cs/>
              </w:rPr>
              <w:t>640</w:t>
            </w:r>
            <w:r>
              <w:rPr>
                <w:rFonts w:ascii="CordiaUPC" w:eastAsia="Times New Roman" w:hAnsi="CordiaUPC" w:cs="CordiaUPC"/>
                <w:sz w:val="26"/>
                <w:szCs w:val="26"/>
              </w:rPr>
              <w:t>,</w:t>
            </w:r>
            <w:r w:rsidR="00D32959">
              <w:rPr>
                <w:rFonts w:ascii="CordiaUPC" w:eastAsia="Times New Roman" w:hAnsi="CordiaUPC" w:cs="CordiaUPC" w:hint="cs"/>
                <w:sz w:val="26"/>
                <w:szCs w:val="26"/>
                <w:cs/>
                <w:lang w:bidi="th-TH"/>
              </w:rPr>
              <w:t>300</w:t>
            </w:r>
          </w:p>
        </w:tc>
        <w:tc>
          <w:tcPr>
            <w:tcW w:w="1173" w:type="dxa"/>
            <w:vAlign w:val="bottom"/>
          </w:tcPr>
          <w:p w14:paraId="7B188416" w14:textId="4878ED77" w:rsidR="00C46F3C" w:rsidRPr="00C47263" w:rsidRDefault="00C46F3C" w:rsidP="00C46F3C">
            <w:pPr>
              <w:tabs>
                <w:tab w:val="decimal" w:pos="885"/>
              </w:tabs>
              <w:spacing w:line="240" w:lineRule="exact"/>
              <w:ind w:left="-105"/>
              <w:rPr>
                <w:rFonts w:ascii="CordiaUPC" w:hAnsi="CordiaUPC" w:cs="CordiaUPC"/>
                <w:sz w:val="26"/>
                <w:szCs w:val="26"/>
                <w:lang w:bidi="th-TH"/>
              </w:rPr>
            </w:pPr>
            <w:r>
              <w:rPr>
                <w:rFonts w:ascii="CordiaUPC" w:eastAsia="Times New Roman" w:hAnsi="CordiaUPC" w:cs="CordiaUPC" w:hint="cs"/>
                <w:sz w:val="26"/>
                <w:szCs w:val="26"/>
                <w:cs/>
              </w:rPr>
              <w:t>58</w:t>
            </w:r>
            <w:r>
              <w:rPr>
                <w:rFonts w:ascii="CordiaUPC" w:eastAsia="Times New Roman" w:hAnsi="CordiaUPC" w:cs="CordiaUPC"/>
                <w:sz w:val="26"/>
                <w:szCs w:val="26"/>
              </w:rPr>
              <w:t>,</w:t>
            </w:r>
            <w:r>
              <w:rPr>
                <w:rFonts w:ascii="CordiaUPC" w:eastAsia="Times New Roman" w:hAnsi="CordiaUPC" w:cs="CordiaUPC" w:hint="cs"/>
                <w:sz w:val="26"/>
                <w:szCs w:val="26"/>
                <w:cs/>
              </w:rPr>
              <w:t>31</w:t>
            </w:r>
            <w:r w:rsidR="00D32959">
              <w:rPr>
                <w:rFonts w:ascii="CordiaUPC" w:eastAsia="Times New Roman" w:hAnsi="CordiaUPC" w:cs="CordiaUPC" w:hint="cs"/>
                <w:sz w:val="26"/>
                <w:szCs w:val="26"/>
                <w:cs/>
                <w:lang w:bidi="th-TH"/>
              </w:rPr>
              <w:t>8</w:t>
            </w:r>
          </w:p>
        </w:tc>
        <w:tc>
          <w:tcPr>
            <w:tcW w:w="1167" w:type="dxa"/>
            <w:vAlign w:val="bottom"/>
          </w:tcPr>
          <w:p w14:paraId="76903D92" w14:textId="3DAF4A17"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23</w:t>
            </w:r>
            <w:r>
              <w:rPr>
                <w:rFonts w:ascii="CordiaUPC" w:eastAsia="Times New Roman" w:hAnsi="CordiaUPC" w:cs="CordiaUPC"/>
                <w:sz w:val="26"/>
                <w:szCs w:val="26"/>
              </w:rPr>
              <w:t>,</w:t>
            </w:r>
            <w:r>
              <w:rPr>
                <w:rFonts w:ascii="CordiaUPC" w:eastAsia="Times New Roman" w:hAnsi="CordiaUPC" w:cs="CordiaUPC" w:hint="cs"/>
                <w:sz w:val="26"/>
                <w:szCs w:val="26"/>
                <w:cs/>
              </w:rPr>
              <w:t>528</w:t>
            </w:r>
          </w:p>
        </w:tc>
        <w:tc>
          <w:tcPr>
            <w:tcW w:w="1189" w:type="dxa"/>
            <w:vAlign w:val="bottom"/>
          </w:tcPr>
          <w:p w14:paraId="1696F45D" w14:textId="6E0E5165"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722</w:t>
            </w:r>
            <w:r>
              <w:rPr>
                <w:rFonts w:ascii="CordiaUPC" w:eastAsia="Times New Roman" w:hAnsi="CordiaUPC" w:cs="CordiaUPC"/>
                <w:sz w:val="26"/>
                <w:szCs w:val="26"/>
              </w:rPr>
              <w:t>,</w:t>
            </w:r>
            <w:r>
              <w:rPr>
                <w:rFonts w:ascii="CordiaUPC" w:eastAsia="Times New Roman" w:hAnsi="CordiaUPC" w:cs="CordiaUPC" w:hint="cs"/>
                <w:sz w:val="26"/>
                <w:szCs w:val="26"/>
                <w:cs/>
              </w:rPr>
              <w:t>146</w:t>
            </w:r>
          </w:p>
        </w:tc>
      </w:tr>
      <w:tr w:rsidR="00C46F3C" w:rsidRPr="00C47263" w14:paraId="280BE197" w14:textId="77777777" w:rsidTr="00C46F3C">
        <w:trPr>
          <w:trHeight w:val="299"/>
        </w:trPr>
        <w:tc>
          <w:tcPr>
            <w:tcW w:w="4320" w:type="dxa"/>
            <w:vAlign w:val="bottom"/>
          </w:tcPr>
          <w:p w14:paraId="26EF755A" w14:textId="77777777" w:rsidR="00C46F3C" w:rsidRPr="00C47263" w:rsidRDefault="00C46F3C" w:rsidP="00C46F3C">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Pr="00C47263">
              <w:rPr>
                <w:rFonts w:ascii="CordiaUPC" w:hAnsi="CordiaUPC" w:cs="CordiaUPC" w:hint="cs"/>
                <w:sz w:val="26"/>
                <w:szCs w:val="26"/>
              </w:rPr>
              <w:t>allowance for expected credit loss</w:t>
            </w:r>
          </w:p>
        </w:tc>
        <w:tc>
          <w:tcPr>
            <w:tcW w:w="270" w:type="dxa"/>
            <w:vAlign w:val="bottom"/>
          </w:tcPr>
          <w:p w14:paraId="4B75CD7E" w14:textId="77777777" w:rsidR="00C46F3C" w:rsidRPr="00C47263" w:rsidRDefault="00C46F3C" w:rsidP="00C46F3C">
            <w:pPr>
              <w:spacing w:line="240" w:lineRule="exact"/>
              <w:jc w:val="center"/>
              <w:rPr>
                <w:rFonts w:ascii="CordiaUPC" w:hAnsi="CordiaUPC" w:cs="CordiaUPC"/>
                <w:sz w:val="26"/>
                <w:szCs w:val="26"/>
              </w:rPr>
            </w:pPr>
          </w:p>
        </w:tc>
        <w:tc>
          <w:tcPr>
            <w:tcW w:w="1170" w:type="dxa"/>
            <w:vAlign w:val="bottom"/>
          </w:tcPr>
          <w:p w14:paraId="015945C6" w14:textId="420ACFC3"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Pr>
                <w:rFonts w:ascii="CordiaUPC" w:eastAsia="Times New Roman" w:hAnsi="CordiaUPC" w:cs="CordiaUPC" w:hint="cs"/>
                <w:sz w:val="26"/>
                <w:szCs w:val="26"/>
                <w:cs/>
              </w:rPr>
              <w:t>6</w:t>
            </w:r>
            <w:r>
              <w:rPr>
                <w:rFonts w:ascii="CordiaUPC" w:eastAsia="Times New Roman" w:hAnsi="CordiaUPC" w:cs="CordiaUPC"/>
                <w:sz w:val="26"/>
                <w:szCs w:val="26"/>
              </w:rPr>
              <w:t>,</w:t>
            </w:r>
            <w:r>
              <w:rPr>
                <w:rFonts w:ascii="CordiaUPC" w:eastAsia="Times New Roman" w:hAnsi="CordiaUPC" w:cs="CordiaUPC" w:hint="cs"/>
                <w:sz w:val="26"/>
                <w:szCs w:val="26"/>
                <w:cs/>
              </w:rPr>
              <w:t>975</w:t>
            </w:r>
            <w:r>
              <w:rPr>
                <w:rFonts w:ascii="CordiaUPC" w:eastAsia="Times New Roman" w:hAnsi="CordiaUPC" w:cs="CordiaUPC"/>
                <w:sz w:val="26"/>
                <w:szCs w:val="26"/>
              </w:rPr>
              <w:t>)</w:t>
            </w:r>
          </w:p>
        </w:tc>
        <w:tc>
          <w:tcPr>
            <w:tcW w:w="1173" w:type="dxa"/>
            <w:vAlign w:val="bottom"/>
          </w:tcPr>
          <w:p w14:paraId="58D67F17" w14:textId="68CAD763"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Pr>
                <w:rFonts w:ascii="CordiaUPC" w:eastAsia="Times New Roman" w:hAnsi="CordiaUPC" w:cs="CordiaUPC" w:hint="cs"/>
                <w:sz w:val="26"/>
                <w:szCs w:val="26"/>
                <w:cs/>
              </w:rPr>
              <w:t>13</w:t>
            </w:r>
            <w:r>
              <w:rPr>
                <w:rFonts w:ascii="CordiaUPC" w:eastAsia="Times New Roman" w:hAnsi="CordiaUPC" w:cs="CordiaUPC"/>
                <w:sz w:val="26"/>
                <w:szCs w:val="26"/>
              </w:rPr>
              <w:t>,</w:t>
            </w:r>
            <w:r>
              <w:rPr>
                <w:rFonts w:ascii="CordiaUPC" w:eastAsia="Times New Roman" w:hAnsi="CordiaUPC" w:cs="CordiaUPC" w:hint="cs"/>
                <w:sz w:val="26"/>
                <w:szCs w:val="26"/>
                <w:cs/>
              </w:rPr>
              <w:t>578</w:t>
            </w:r>
            <w:r>
              <w:rPr>
                <w:rFonts w:ascii="CordiaUPC" w:eastAsia="Times New Roman" w:hAnsi="CordiaUPC" w:cs="CordiaUPC"/>
                <w:sz w:val="26"/>
                <w:szCs w:val="26"/>
              </w:rPr>
              <w:t>)</w:t>
            </w:r>
          </w:p>
        </w:tc>
        <w:tc>
          <w:tcPr>
            <w:tcW w:w="1167" w:type="dxa"/>
            <w:vAlign w:val="bottom"/>
          </w:tcPr>
          <w:p w14:paraId="37D67E1B" w14:textId="08BA1B8B"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Pr>
                <w:rFonts w:ascii="CordiaUPC" w:eastAsia="Times New Roman" w:hAnsi="CordiaUPC" w:cs="CordiaUPC" w:hint="cs"/>
                <w:sz w:val="26"/>
                <w:szCs w:val="26"/>
                <w:cs/>
              </w:rPr>
              <w:t>12</w:t>
            </w:r>
            <w:r>
              <w:rPr>
                <w:rFonts w:ascii="CordiaUPC" w:eastAsia="Times New Roman" w:hAnsi="CordiaUPC" w:cs="CordiaUPC"/>
                <w:sz w:val="26"/>
                <w:szCs w:val="26"/>
              </w:rPr>
              <w:t>,</w:t>
            </w:r>
            <w:r>
              <w:rPr>
                <w:rFonts w:ascii="CordiaUPC" w:eastAsia="Times New Roman" w:hAnsi="CordiaUPC" w:cs="CordiaUPC" w:hint="cs"/>
                <w:sz w:val="26"/>
                <w:szCs w:val="26"/>
                <w:cs/>
              </w:rPr>
              <w:t>979</w:t>
            </w:r>
            <w:r>
              <w:rPr>
                <w:rFonts w:ascii="CordiaUPC" w:eastAsia="Times New Roman" w:hAnsi="CordiaUPC" w:cs="CordiaUPC"/>
                <w:sz w:val="26"/>
                <w:szCs w:val="26"/>
              </w:rPr>
              <w:t>)</w:t>
            </w:r>
          </w:p>
        </w:tc>
        <w:tc>
          <w:tcPr>
            <w:tcW w:w="1189" w:type="dxa"/>
            <w:vAlign w:val="bottom"/>
          </w:tcPr>
          <w:p w14:paraId="3AB0B491" w14:textId="365583D5" w:rsidR="00C46F3C" w:rsidRPr="00C47263" w:rsidRDefault="00C46F3C" w:rsidP="00C46F3C">
            <w:pP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Pr>
                <w:rFonts w:ascii="CordiaUPC" w:eastAsia="Times New Roman" w:hAnsi="CordiaUPC" w:cs="CordiaUPC" w:hint="cs"/>
                <w:sz w:val="26"/>
                <w:szCs w:val="26"/>
                <w:cs/>
              </w:rPr>
              <w:t>33</w:t>
            </w:r>
            <w:r>
              <w:rPr>
                <w:rFonts w:ascii="CordiaUPC" w:eastAsia="Times New Roman" w:hAnsi="CordiaUPC" w:cs="CordiaUPC"/>
                <w:sz w:val="26"/>
                <w:szCs w:val="26"/>
              </w:rPr>
              <w:t>,</w:t>
            </w:r>
            <w:r>
              <w:rPr>
                <w:rFonts w:ascii="CordiaUPC" w:eastAsia="Times New Roman" w:hAnsi="CordiaUPC" w:cs="CordiaUPC" w:hint="cs"/>
                <w:sz w:val="26"/>
                <w:szCs w:val="26"/>
                <w:cs/>
              </w:rPr>
              <w:t>532</w:t>
            </w:r>
            <w:r>
              <w:rPr>
                <w:rFonts w:ascii="CordiaUPC" w:eastAsia="Times New Roman" w:hAnsi="CordiaUPC" w:cs="CordiaUPC"/>
                <w:sz w:val="26"/>
                <w:szCs w:val="26"/>
              </w:rPr>
              <w:t>)</w:t>
            </w:r>
          </w:p>
        </w:tc>
      </w:tr>
      <w:tr w:rsidR="00C46F3C" w:rsidRPr="00C47263" w14:paraId="08807123" w14:textId="77777777" w:rsidTr="00C46F3C">
        <w:tc>
          <w:tcPr>
            <w:tcW w:w="4320" w:type="dxa"/>
          </w:tcPr>
          <w:p w14:paraId="6ADA1932" w14:textId="77777777" w:rsidR="00C46F3C" w:rsidRPr="00C47263" w:rsidRDefault="00C46F3C" w:rsidP="00C46F3C">
            <w:pPr>
              <w:spacing w:line="240" w:lineRule="exact"/>
              <w:ind w:right="-104"/>
              <w:rPr>
                <w:rFonts w:ascii="CordiaUPC" w:hAnsi="CordiaUPC" w:cs="CordiaUPC"/>
                <w:i/>
                <w:iCs/>
                <w:sz w:val="26"/>
                <w:szCs w:val="26"/>
              </w:rPr>
            </w:pPr>
            <w:r w:rsidRPr="00C47263">
              <w:rPr>
                <w:rFonts w:ascii="CordiaUPC" w:hAnsi="CordiaUPC" w:cs="CordiaUPC" w:hint="cs"/>
                <w:b/>
                <w:bCs/>
                <w:sz w:val="26"/>
                <w:szCs w:val="26"/>
              </w:rPr>
              <w:t>Carrying amount</w:t>
            </w:r>
          </w:p>
        </w:tc>
        <w:tc>
          <w:tcPr>
            <w:tcW w:w="270" w:type="dxa"/>
          </w:tcPr>
          <w:p w14:paraId="4C058DF9" w14:textId="77777777" w:rsidR="00C46F3C" w:rsidRPr="00C47263" w:rsidRDefault="00C46F3C" w:rsidP="00C46F3C">
            <w:pPr>
              <w:spacing w:line="240" w:lineRule="exact"/>
              <w:jc w:val="center"/>
              <w:rPr>
                <w:rFonts w:ascii="CordiaUPC" w:hAnsi="CordiaUPC" w:cs="CordiaUPC"/>
                <w:sz w:val="26"/>
                <w:szCs w:val="26"/>
              </w:rPr>
            </w:pPr>
          </w:p>
        </w:tc>
        <w:tc>
          <w:tcPr>
            <w:tcW w:w="1170" w:type="dxa"/>
            <w:vAlign w:val="bottom"/>
          </w:tcPr>
          <w:p w14:paraId="0C245836" w14:textId="025CA043" w:rsidR="00C46F3C" w:rsidRPr="00C47263" w:rsidRDefault="00C46F3C" w:rsidP="00C46F3C">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Pr>
                <w:rFonts w:ascii="CordiaUPC" w:eastAsia="Times New Roman" w:hAnsi="CordiaUPC" w:cs="CordiaUPC" w:hint="cs"/>
                <w:b/>
                <w:bCs/>
                <w:sz w:val="26"/>
                <w:szCs w:val="26"/>
                <w:cs/>
              </w:rPr>
              <w:t>633</w:t>
            </w:r>
            <w:r>
              <w:rPr>
                <w:rFonts w:ascii="CordiaUPC" w:eastAsia="Times New Roman" w:hAnsi="CordiaUPC" w:cs="CordiaUPC"/>
                <w:b/>
                <w:bCs/>
                <w:sz w:val="26"/>
                <w:szCs w:val="26"/>
              </w:rPr>
              <w:t>,</w:t>
            </w:r>
            <w:r>
              <w:rPr>
                <w:rFonts w:ascii="CordiaUPC" w:eastAsia="Times New Roman" w:hAnsi="CordiaUPC" w:cs="CordiaUPC" w:hint="cs"/>
                <w:b/>
                <w:bCs/>
                <w:sz w:val="26"/>
                <w:szCs w:val="26"/>
                <w:cs/>
              </w:rPr>
              <w:t>32</w:t>
            </w:r>
            <w:r w:rsidR="00D32959">
              <w:rPr>
                <w:rFonts w:ascii="CordiaUPC" w:eastAsia="Times New Roman" w:hAnsi="CordiaUPC" w:cs="CordiaUPC" w:hint="cs"/>
                <w:b/>
                <w:bCs/>
                <w:sz w:val="26"/>
                <w:szCs w:val="26"/>
                <w:cs/>
                <w:lang w:bidi="th-TH"/>
              </w:rPr>
              <w:t>5</w:t>
            </w:r>
          </w:p>
        </w:tc>
        <w:tc>
          <w:tcPr>
            <w:tcW w:w="1173" w:type="dxa"/>
            <w:vAlign w:val="bottom"/>
          </w:tcPr>
          <w:p w14:paraId="6958BF6B" w14:textId="6D42A486" w:rsidR="00C46F3C" w:rsidRPr="00C47263" w:rsidRDefault="00C46F3C" w:rsidP="00C46F3C">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Pr>
                <w:rFonts w:ascii="CordiaUPC" w:eastAsia="Times New Roman" w:hAnsi="CordiaUPC" w:cs="CordiaUPC" w:hint="cs"/>
                <w:b/>
                <w:bCs/>
                <w:sz w:val="26"/>
                <w:szCs w:val="26"/>
                <w:cs/>
              </w:rPr>
              <w:t>44</w:t>
            </w:r>
            <w:r>
              <w:rPr>
                <w:rFonts w:ascii="CordiaUPC" w:eastAsia="Times New Roman" w:hAnsi="CordiaUPC" w:cs="CordiaUPC"/>
                <w:b/>
                <w:bCs/>
                <w:sz w:val="26"/>
                <w:szCs w:val="26"/>
              </w:rPr>
              <w:t>,</w:t>
            </w:r>
            <w:r>
              <w:rPr>
                <w:rFonts w:ascii="CordiaUPC" w:eastAsia="Times New Roman" w:hAnsi="CordiaUPC" w:cs="CordiaUPC" w:hint="cs"/>
                <w:b/>
                <w:bCs/>
                <w:sz w:val="26"/>
                <w:szCs w:val="26"/>
                <w:cs/>
              </w:rPr>
              <w:t>74</w:t>
            </w:r>
            <w:r w:rsidR="00D32959">
              <w:rPr>
                <w:rFonts w:ascii="CordiaUPC" w:eastAsia="Times New Roman" w:hAnsi="CordiaUPC" w:cs="CordiaUPC" w:hint="cs"/>
                <w:b/>
                <w:bCs/>
                <w:sz w:val="26"/>
                <w:szCs w:val="26"/>
                <w:cs/>
                <w:lang w:bidi="th-TH"/>
              </w:rPr>
              <w:t>0</w:t>
            </w:r>
          </w:p>
        </w:tc>
        <w:tc>
          <w:tcPr>
            <w:tcW w:w="1167" w:type="dxa"/>
            <w:vAlign w:val="bottom"/>
          </w:tcPr>
          <w:p w14:paraId="0CB467BB" w14:textId="66BF4609" w:rsidR="00C46F3C" w:rsidRPr="00C47263" w:rsidRDefault="00C46F3C" w:rsidP="00C46F3C">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hint="cs"/>
                <w:b/>
                <w:bCs/>
                <w:sz w:val="26"/>
                <w:szCs w:val="26"/>
                <w:cs/>
              </w:rPr>
              <w:t>10</w:t>
            </w:r>
            <w:r>
              <w:rPr>
                <w:rFonts w:ascii="CordiaUPC" w:eastAsia="Times New Roman" w:hAnsi="CordiaUPC" w:cs="CordiaUPC"/>
                <w:b/>
                <w:bCs/>
                <w:sz w:val="26"/>
                <w:szCs w:val="26"/>
              </w:rPr>
              <w:t>,</w:t>
            </w:r>
            <w:r>
              <w:rPr>
                <w:rFonts w:ascii="CordiaUPC" w:eastAsia="Times New Roman" w:hAnsi="CordiaUPC" w:cs="CordiaUPC" w:hint="cs"/>
                <w:b/>
                <w:bCs/>
                <w:sz w:val="26"/>
                <w:szCs w:val="26"/>
                <w:cs/>
              </w:rPr>
              <w:t>549</w:t>
            </w:r>
          </w:p>
        </w:tc>
        <w:tc>
          <w:tcPr>
            <w:tcW w:w="1189" w:type="dxa"/>
            <w:vAlign w:val="bottom"/>
          </w:tcPr>
          <w:p w14:paraId="7FFC2E12" w14:textId="09AF61C4" w:rsidR="00C46F3C" w:rsidRPr="00C47263" w:rsidRDefault="00C46F3C" w:rsidP="00C46F3C">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hint="cs"/>
                <w:b/>
                <w:bCs/>
                <w:sz w:val="26"/>
                <w:szCs w:val="26"/>
                <w:cs/>
              </w:rPr>
              <w:t>688</w:t>
            </w:r>
            <w:r>
              <w:rPr>
                <w:rFonts w:ascii="CordiaUPC" w:eastAsia="Times New Roman" w:hAnsi="CordiaUPC" w:cs="CordiaUPC"/>
                <w:b/>
                <w:bCs/>
                <w:sz w:val="26"/>
                <w:szCs w:val="26"/>
              </w:rPr>
              <w:t>,</w:t>
            </w:r>
            <w:r>
              <w:rPr>
                <w:rFonts w:ascii="CordiaUPC" w:eastAsia="Times New Roman" w:hAnsi="CordiaUPC" w:cs="CordiaUPC" w:hint="cs"/>
                <w:b/>
                <w:bCs/>
                <w:sz w:val="26"/>
                <w:szCs w:val="26"/>
                <w:cs/>
              </w:rPr>
              <w:t>614</w:t>
            </w:r>
          </w:p>
        </w:tc>
      </w:tr>
      <w:tr w:rsidR="007476D6" w:rsidRPr="00C47263" w14:paraId="4BBEAE67" w14:textId="77777777" w:rsidTr="00C46F3C">
        <w:tc>
          <w:tcPr>
            <w:tcW w:w="4320" w:type="dxa"/>
          </w:tcPr>
          <w:p w14:paraId="42810449" w14:textId="77777777" w:rsidR="007476D6" w:rsidRPr="00C47263" w:rsidRDefault="007476D6" w:rsidP="000406A0">
            <w:pPr>
              <w:spacing w:line="240" w:lineRule="exact"/>
              <w:ind w:right="-104"/>
              <w:rPr>
                <w:rFonts w:ascii="CordiaUPC" w:hAnsi="CordiaUPC" w:cs="CordiaUPC"/>
                <w:b/>
                <w:bCs/>
                <w:sz w:val="26"/>
                <w:szCs w:val="26"/>
              </w:rPr>
            </w:pPr>
          </w:p>
        </w:tc>
        <w:tc>
          <w:tcPr>
            <w:tcW w:w="270" w:type="dxa"/>
          </w:tcPr>
          <w:p w14:paraId="6A8E43AD"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6EC737E9" w14:textId="77777777" w:rsidR="007476D6" w:rsidRPr="00C47263" w:rsidRDefault="007476D6" w:rsidP="000406A0">
            <w:pPr>
              <w:tabs>
                <w:tab w:val="decimal" w:pos="885"/>
              </w:tabs>
              <w:spacing w:line="240" w:lineRule="exact"/>
              <w:ind w:left="-105"/>
              <w:rPr>
                <w:rFonts w:ascii="CordiaUPC" w:hAnsi="CordiaUPC" w:cs="CordiaUPC"/>
                <w:b/>
                <w:bCs/>
                <w:sz w:val="26"/>
                <w:szCs w:val="26"/>
              </w:rPr>
            </w:pPr>
          </w:p>
        </w:tc>
        <w:tc>
          <w:tcPr>
            <w:tcW w:w="1173" w:type="dxa"/>
          </w:tcPr>
          <w:p w14:paraId="6BB8CD58" w14:textId="77777777" w:rsidR="007476D6" w:rsidRPr="00C47263" w:rsidRDefault="007476D6" w:rsidP="000406A0">
            <w:pPr>
              <w:tabs>
                <w:tab w:val="decimal" w:pos="885"/>
              </w:tabs>
              <w:spacing w:line="240" w:lineRule="exact"/>
              <w:ind w:left="-105"/>
              <w:rPr>
                <w:rFonts w:ascii="CordiaUPC" w:hAnsi="CordiaUPC" w:cs="CordiaUPC"/>
                <w:b/>
                <w:bCs/>
                <w:sz w:val="26"/>
                <w:szCs w:val="26"/>
              </w:rPr>
            </w:pPr>
          </w:p>
        </w:tc>
        <w:tc>
          <w:tcPr>
            <w:tcW w:w="1167" w:type="dxa"/>
          </w:tcPr>
          <w:p w14:paraId="2BAA91CC" w14:textId="77777777" w:rsidR="007476D6" w:rsidRPr="00C47263" w:rsidRDefault="007476D6" w:rsidP="000406A0">
            <w:pPr>
              <w:tabs>
                <w:tab w:val="decimal" w:pos="885"/>
              </w:tabs>
              <w:spacing w:line="240" w:lineRule="exact"/>
              <w:ind w:left="-105"/>
              <w:rPr>
                <w:rFonts w:ascii="CordiaUPC" w:hAnsi="CordiaUPC" w:cs="CordiaUPC"/>
                <w:b/>
                <w:bCs/>
                <w:sz w:val="26"/>
                <w:szCs w:val="26"/>
              </w:rPr>
            </w:pPr>
          </w:p>
        </w:tc>
        <w:tc>
          <w:tcPr>
            <w:tcW w:w="1189" w:type="dxa"/>
          </w:tcPr>
          <w:p w14:paraId="49A7F715" w14:textId="77777777" w:rsidR="007476D6" w:rsidRPr="00C47263" w:rsidRDefault="007476D6" w:rsidP="000406A0">
            <w:pPr>
              <w:tabs>
                <w:tab w:val="decimal" w:pos="885"/>
              </w:tabs>
              <w:spacing w:line="240" w:lineRule="exact"/>
              <w:ind w:left="-105"/>
              <w:rPr>
                <w:rFonts w:ascii="CordiaUPC" w:hAnsi="CordiaUPC" w:cs="CordiaUPC"/>
                <w:b/>
                <w:bCs/>
                <w:sz w:val="26"/>
                <w:szCs w:val="26"/>
              </w:rPr>
            </w:pPr>
          </w:p>
        </w:tc>
      </w:tr>
    </w:tbl>
    <w:p w14:paraId="6D359416" w14:textId="77777777" w:rsidR="007476D6" w:rsidRPr="00706B86" w:rsidRDefault="007476D6" w:rsidP="007476D6">
      <w:pPr>
        <w:autoSpaceDE w:val="0"/>
        <w:autoSpaceDN w:val="0"/>
        <w:adjustRightInd w:val="0"/>
        <w:spacing w:line="240" w:lineRule="auto"/>
        <w:ind w:left="540"/>
        <w:jc w:val="thaiDistribute"/>
        <w:rPr>
          <w:rFonts w:ascii="CordiaUPC" w:hAnsi="CordiaUPC" w:cs="CordiaUPC"/>
          <w:color w:val="000000"/>
          <w:sz w:val="10"/>
          <w:szCs w:val="10"/>
        </w:rPr>
      </w:pPr>
    </w:p>
    <w:tbl>
      <w:tblPr>
        <w:tblStyle w:val="TableGrid"/>
        <w:tblW w:w="92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170"/>
        <w:gridCol w:w="1173"/>
        <w:gridCol w:w="1167"/>
        <w:gridCol w:w="1189"/>
      </w:tblGrid>
      <w:tr w:rsidR="007476D6" w:rsidRPr="00C47263" w14:paraId="3B1EA229" w14:textId="77777777" w:rsidTr="000406A0">
        <w:tc>
          <w:tcPr>
            <w:tcW w:w="4320" w:type="dxa"/>
          </w:tcPr>
          <w:p w14:paraId="3B7EF4B2" w14:textId="77777777" w:rsidR="007476D6" w:rsidRPr="00C47263" w:rsidRDefault="007476D6" w:rsidP="000406A0">
            <w:pPr>
              <w:spacing w:line="240" w:lineRule="exact"/>
              <w:ind w:right="-104"/>
              <w:rPr>
                <w:rFonts w:ascii="CordiaUPC" w:hAnsi="CordiaUPC" w:cs="CordiaUPC"/>
                <w:sz w:val="26"/>
                <w:szCs w:val="26"/>
              </w:rPr>
            </w:pPr>
          </w:p>
        </w:tc>
        <w:tc>
          <w:tcPr>
            <w:tcW w:w="270" w:type="dxa"/>
          </w:tcPr>
          <w:p w14:paraId="107E2F4D" w14:textId="77777777" w:rsidR="007476D6" w:rsidRPr="00C47263" w:rsidRDefault="007476D6" w:rsidP="000406A0">
            <w:pPr>
              <w:spacing w:line="240" w:lineRule="exact"/>
              <w:rPr>
                <w:rFonts w:ascii="CordiaUPC" w:hAnsi="CordiaUPC" w:cs="CordiaUPC"/>
                <w:sz w:val="26"/>
                <w:szCs w:val="26"/>
              </w:rPr>
            </w:pPr>
          </w:p>
        </w:tc>
        <w:tc>
          <w:tcPr>
            <w:tcW w:w="4699" w:type="dxa"/>
            <w:gridSpan w:val="4"/>
          </w:tcPr>
          <w:p w14:paraId="53E96042" w14:textId="77777777" w:rsidR="007476D6" w:rsidRPr="00C47263" w:rsidRDefault="007476D6" w:rsidP="000406A0">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b/>
                <w:bCs/>
                <w:sz w:val="26"/>
                <w:szCs w:val="26"/>
              </w:rPr>
              <w:t>Bank Only</w:t>
            </w:r>
          </w:p>
        </w:tc>
      </w:tr>
      <w:tr w:rsidR="007476D6" w:rsidRPr="00C47263" w14:paraId="3E52CA9D" w14:textId="77777777" w:rsidTr="000406A0">
        <w:tc>
          <w:tcPr>
            <w:tcW w:w="4320" w:type="dxa"/>
          </w:tcPr>
          <w:p w14:paraId="213FE519" w14:textId="77777777" w:rsidR="007476D6" w:rsidRPr="00C47263" w:rsidRDefault="007476D6" w:rsidP="000406A0">
            <w:pPr>
              <w:spacing w:line="240" w:lineRule="exact"/>
              <w:ind w:right="-104"/>
              <w:rPr>
                <w:rFonts w:ascii="CordiaUPC" w:hAnsi="CordiaUPC" w:cs="CordiaUPC"/>
                <w:sz w:val="26"/>
                <w:szCs w:val="26"/>
                <w:lang w:val="en-US" w:bidi="th-TH"/>
              </w:rPr>
            </w:pPr>
          </w:p>
        </w:tc>
        <w:tc>
          <w:tcPr>
            <w:tcW w:w="270" w:type="dxa"/>
          </w:tcPr>
          <w:p w14:paraId="2B44C0A2" w14:textId="77777777" w:rsidR="007476D6" w:rsidRPr="00C47263" w:rsidRDefault="007476D6" w:rsidP="000406A0">
            <w:pPr>
              <w:spacing w:line="240" w:lineRule="exact"/>
              <w:rPr>
                <w:rFonts w:ascii="CordiaUPC" w:hAnsi="CordiaUPC" w:cs="CordiaUPC"/>
                <w:sz w:val="26"/>
                <w:szCs w:val="26"/>
              </w:rPr>
            </w:pPr>
          </w:p>
        </w:tc>
        <w:tc>
          <w:tcPr>
            <w:tcW w:w="1170" w:type="dxa"/>
          </w:tcPr>
          <w:p w14:paraId="079EC472"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2340" w:type="dxa"/>
            <w:gridSpan w:val="2"/>
          </w:tcPr>
          <w:p w14:paraId="70E308BA" w14:textId="77777777" w:rsidR="007476D6" w:rsidRPr="00C47263" w:rsidRDefault="007476D6" w:rsidP="000406A0">
            <w:pPr>
              <w:tabs>
                <w:tab w:val="decimal" w:pos="-105"/>
              </w:tabs>
              <w:spacing w:line="240" w:lineRule="exact"/>
              <w:ind w:left="-105"/>
              <w:jc w:val="center"/>
              <w:rPr>
                <w:rFonts w:ascii="CordiaUPC" w:hAnsi="CordiaUPC" w:cs="CordiaUPC"/>
                <w:sz w:val="26"/>
                <w:szCs w:val="26"/>
              </w:rPr>
            </w:pPr>
            <w:r>
              <w:rPr>
                <w:rFonts w:ascii="CordiaUPC" w:hAnsi="CordiaUPC" w:cs="CordiaUPC"/>
                <w:sz w:val="26"/>
                <w:szCs w:val="26"/>
              </w:rPr>
              <w:t>31 December 2020</w:t>
            </w:r>
          </w:p>
        </w:tc>
        <w:tc>
          <w:tcPr>
            <w:tcW w:w="1189" w:type="dxa"/>
          </w:tcPr>
          <w:p w14:paraId="50D2B411" w14:textId="77777777" w:rsidR="007476D6" w:rsidRPr="00C47263" w:rsidRDefault="007476D6" w:rsidP="000406A0">
            <w:pPr>
              <w:tabs>
                <w:tab w:val="decimal" w:pos="885"/>
              </w:tabs>
              <w:spacing w:line="240" w:lineRule="exact"/>
              <w:ind w:left="-105"/>
              <w:rPr>
                <w:rFonts w:ascii="CordiaUPC" w:hAnsi="CordiaUPC" w:cs="CordiaUPC"/>
                <w:sz w:val="26"/>
                <w:szCs w:val="26"/>
              </w:rPr>
            </w:pPr>
          </w:p>
        </w:tc>
      </w:tr>
      <w:tr w:rsidR="007476D6" w:rsidRPr="00C47263" w14:paraId="018F6333" w14:textId="77777777" w:rsidTr="000406A0">
        <w:tc>
          <w:tcPr>
            <w:tcW w:w="4320" w:type="dxa"/>
          </w:tcPr>
          <w:p w14:paraId="0933CC18"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 xml:space="preserve">               Risk level</w:t>
            </w:r>
          </w:p>
        </w:tc>
        <w:tc>
          <w:tcPr>
            <w:tcW w:w="270" w:type="dxa"/>
          </w:tcPr>
          <w:p w14:paraId="23296D24" w14:textId="77777777" w:rsidR="007476D6" w:rsidRPr="00C47263" w:rsidRDefault="007476D6" w:rsidP="000406A0">
            <w:pPr>
              <w:spacing w:line="240" w:lineRule="exact"/>
              <w:rPr>
                <w:rFonts w:ascii="CordiaUPC" w:hAnsi="CordiaUPC" w:cs="CordiaUPC"/>
                <w:sz w:val="26"/>
                <w:szCs w:val="26"/>
              </w:rPr>
            </w:pPr>
          </w:p>
        </w:tc>
        <w:tc>
          <w:tcPr>
            <w:tcW w:w="1170" w:type="dxa"/>
          </w:tcPr>
          <w:p w14:paraId="074CCF4E"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1</w:t>
            </w:r>
          </w:p>
        </w:tc>
        <w:tc>
          <w:tcPr>
            <w:tcW w:w="1173" w:type="dxa"/>
          </w:tcPr>
          <w:p w14:paraId="28B992EB"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2</w:t>
            </w:r>
          </w:p>
        </w:tc>
        <w:tc>
          <w:tcPr>
            <w:tcW w:w="1167" w:type="dxa"/>
          </w:tcPr>
          <w:p w14:paraId="724601F5"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Stage 3</w:t>
            </w:r>
          </w:p>
        </w:tc>
        <w:tc>
          <w:tcPr>
            <w:tcW w:w="1189" w:type="dxa"/>
          </w:tcPr>
          <w:p w14:paraId="02C603E0"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hint="cs"/>
                <w:sz w:val="26"/>
                <w:szCs w:val="26"/>
              </w:rPr>
              <w:t>Total</w:t>
            </w:r>
          </w:p>
        </w:tc>
      </w:tr>
      <w:tr w:rsidR="007476D6" w:rsidRPr="00C47263" w14:paraId="2BFC9356" w14:textId="77777777" w:rsidTr="000406A0">
        <w:tc>
          <w:tcPr>
            <w:tcW w:w="4320" w:type="dxa"/>
          </w:tcPr>
          <w:p w14:paraId="74DD3F31" w14:textId="77777777" w:rsidR="007476D6" w:rsidRPr="00C47263" w:rsidRDefault="007476D6" w:rsidP="000406A0">
            <w:pPr>
              <w:spacing w:line="240" w:lineRule="exact"/>
              <w:ind w:right="-104"/>
              <w:rPr>
                <w:rFonts w:ascii="CordiaUPC" w:hAnsi="CordiaUPC" w:cs="CordiaUPC"/>
                <w:sz w:val="26"/>
                <w:szCs w:val="26"/>
              </w:rPr>
            </w:pPr>
          </w:p>
        </w:tc>
        <w:tc>
          <w:tcPr>
            <w:tcW w:w="270" w:type="dxa"/>
          </w:tcPr>
          <w:p w14:paraId="66CE3D51" w14:textId="77777777" w:rsidR="007476D6" w:rsidRPr="00C47263" w:rsidRDefault="007476D6" w:rsidP="000406A0">
            <w:pPr>
              <w:spacing w:line="240" w:lineRule="exact"/>
              <w:rPr>
                <w:rFonts w:ascii="CordiaUPC" w:hAnsi="CordiaUPC" w:cs="CordiaUPC"/>
                <w:sz w:val="26"/>
                <w:szCs w:val="26"/>
              </w:rPr>
            </w:pPr>
          </w:p>
        </w:tc>
        <w:tc>
          <w:tcPr>
            <w:tcW w:w="4699" w:type="dxa"/>
            <w:gridSpan w:val="4"/>
          </w:tcPr>
          <w:p w14:paraId="111349A2" w14:textId="77777777" w:rsidR="007476D6" w:rsidRPr="00C47263" w:rsidRDefault="007476D6" w:rsidP="000406A0">
            <w:pPr>
              <w:tabs>
                <w:tab w:val="decimal" w:pos="885"/>
              </w:tabs>
              <w:spacing w:line="240" w:lineRule="exact"/>
              <w:ind w:left="-105"/>
              <w:jc w:val="center"/>
              <w:rPr>
                <w:rFonts w:ascii="CordiaUPC" w:hAnsi="CordiaUPC" w:cs="CordiaUPC"/>
                <w:sz w:val="26"/>
                <w:szCs w:val="26"/>
              </w:rPr>
            </w:pPr>
            <w:r w:rsidRPr="00C47263">
              <w:rPr>
                <w:rFonts w:ascii="CordiaUPC" w:hAnsi="CordiaUPC" w:cs="CordiaUPC" w:hint="cs"/>
                <w:i/>
                <w:iCs/>
                <w:sz w:val="26"/>
                <w:szCs w:val="26"/>
              </w:rPr>
              <w:t>(in million Baht)</w:t>
            </w:r>
          </w:p>
        </w:tc>
      </w:tr>
      <w:tr w:rsidR="007476D6" w:rsidRPr="00C47263" w14:paraId="5F8B0F6C" w14:textId="77777777" w:rsidTr="000406A0">
        <w:tc>
          <w:tcPr>
            <w:tcW w:w="4320" w:type="dxa"/>
          </w:tcPr>
          <w:p w14:paraId="13AD08A9" w14:textId="77777777" w:rsidR="007476D6" w:rsidRDefault="007476D6" w:rsidP="000406A0">
            <w:pPr>
              <w:spacing w:line="240" w:lineRule="exact"/>
              <w:ind w:left="160" w:right="-104" w:hanging="160"/>
              <w:rPr>
                <w:rFonts w:ascii="CordiaUPC" w:hAnsi="CordiaUPC" w:cs="CordiaUPC"/>
                <w:b/>
                <w:bCs/>
                <w:i/>
                <w:iCs/>
                <w:sz w:val="26"/>
                <w:szCs w:val="26"/>
              </w:rPr>
            </w:pPr>
            <w:r w:rsidRPr="00C47263">
              <w:rPr>
                <w:rFonts w:ascii="CordiaUPC" w:hAnsi="CordiaUPC" w:cs="CordiaUPC" w:hint="cs"/>
                <w:b/>
                <w:bCs/>
                <w:i/>
                <w:iCs/>
                <w:sz w:val="26"/>
                <w:szCs w:val="26"/>
              </w:rPr>
              <w:t>Loans to customers and accrued</w:t>
            </w:r>
            <w:r>
              <w:rPr>
                <w:rFonts w:ascii="CordiaUPC" w:hAnsi="CordiaUPC" w:cs="CordiaUPC"/>
                <w:b/>
                <w:bCs/>
                <w:i/>
                <w:iCs/>
                <w:sz w:val="26"/>
                <w:szCs w:val="26"/>
              </w:rPr>
              <w:t xml:space="preserve"> </w:t>
            </w:r>
          </w:p>
          <w:p w14:paraId="7031FAA2" w14:textId="77777777" w:rsidR="007476D6" w:rsidRPr="00C47263" w:rsidRDefault="007476D6" w:rsidP="000406A0">
            <w:pPr>
              <w:spacing w:line="240" w:lineRule="exact"/>
              <w:ind w:left="160" w:right="-104" w:hanging="160"/>
              <w:rPr>
                <w:rFonts w:ascii="CordiaUPC" w:hAnsi="CordiaUPC" w:cs="CordiaUPC"/>
                <w:sz w:val="26"/>
                <w:szCs w:val="26"/>
              </w:rPr>
            </w:pPr>
            <w:r>
              <w:rPr>
                <w:rFonts w:ascii="CordiaUPC" w:hAnsi="CordiaUPC" w:cs="CordiaUPC"/>
                <w:b/>
                <w:bCs/>
                <w:i/>
                <w:iCs/>
                <w:sz w:val="26"/>
                <w:szCs w:val="26"/>
              </w:rPr>
              <w:t xml:space="preserve">   </w:t>
            </w:r>
            <w:r w:rsidRPr="00C47263">
              <w:rPr>
                <w:rFonts w:ascii="CordiaUPC" w:hAnsi="CordiaUPC" w:cs="CordiaUPC" w:hint="cs"/>
                <w:b/>
                <w:bCs/>
                <w:i/>
                <w:iCs/>
                <w:sz w:val="26"/>
                <w:szCs w:val="26"/>
              </w:rPr>
              <w:t>interest receivables - net</w:t>
            </w:r>
          </w:p>
        </w:tc>
        <w:tc>
          <w:tcPr>
            <w:tcW w:w="270" w:type="dxa"/>
          </w:tcPr>
          <w:p w14:paraId="4868FE61"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7EF3ADDF"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73" w:type="dxa"/>
          </w:tcPr>
          <w:p w14:paraId="65622DA9" w14:textId="77777777" w:rsidR="007476D6" w:rsidRPr="00C47263" w:rsidRDefault="007476D6" w:rsidP="000406A0">
            <w:pPr>
              <w:tabs>
                <w:tab w:val="decimal" w:pos="885"/>
              </w:tabs>
              <w:spacing w:line="240" w:lineRule="exact"/>
              <w:ind w:left="-105"/>
              <w:rPr>
                <w:rFonts w:ascii="CordiaUPC" w:hAnsi="CordiaUPC" w:cs="CordiaUPC"/>
                <w:b/>
                <w:bCs/>
                <w:sz w:val="26"/>
                <w:szCs w:val="26"/>
              </w:rPr>
            </w:pPr>
          </w:p>
        </w:tc>
        <w:tc>
          <w:tcPr>
            <w:tcW w:w="1167" w:type="dxa"/>
          </w:tcPr>
          <w:p w14:paraId="027E8ABC" w14:textId="77777777" w:rsidR="007476D6" w:rsidRPr="00C47263" w:rsidRDefault="007476D6" w:rsidP="000406A0">
            <w:pPr>
              <w:tabs>
                <w:tab w:val="decimal" w:pos="885"/>
              </w:tabs>
              <w:spacing w:line="240" w:lineRule="exact"/>
              <w:ind w:left="-105"/>
              <w:rPr>
                <w:rFonts w:ascii="CordiaUPC" w:hAnsi="CordiaUPC" w:cs="CordiaUPC"/>
                <w:sz w:val="26"/>
                <w:szCs w:val="26"/>
              </w:rPr>
            </w:pPr>
          </w:p>
        </w:tc>
        <w:tc>
          <w:tcPr>
            <w:tcW w:w="1189" w:type="dxa"/>
          </w:tcPr>
          <w:p w14:paraId="4B9CF5B5" w14:textId="77777777" w:rsidR="007476D6" w:rsidRPr="00C47263" w:rsidRDefault="007476D6" w:rsidP="000406A0">
            <w:pPr>
              <w:tabs>
                <w:tab w:val="decimal" w:pos="885"/>
              </w:tabs>
              <w:spacing w:line="240" w:lineRule="exact"/>
              <w:ind w:left="-105"/>
              <w:rPr>
                <w:rFonts w:ascii="CordiaUPC" w:hAnsi="CordiaUPC" w:cs="CordiaUPC"/>
                <w:sz w:val="26"/>
                <w:szCs w:val="26"/>
              </w:rPr>
            </w:pPr>
          </w:p>
        </w:tc>
      </w:tr>
      <w:tr w:rsidR="007476D6" w:rsidRPr="00C47263" w14:paraId="61D58AA7" w14:textId="77777777" w:rsidTr="000406A0">
        <w:tc>
          <w:tcPr>
            <w:tcW w:w="4320" w:type="dxa"/>
          </w:tcPr>
          <w:p w14:paraId="74DB9DF0" w14:textId="77777777" w:rsidR="007476D6" w:rsidRPr="00C47263" w:rsidRDefault="007476D6" w:rsidP="000406A0">
            <w:pPr>
              <w:spacing w:line="240" w:lineRule="exact"/>
              <w:ind w:right="-104"/>
              <w:rPr>
                <w:rFonts w:ascii="CordiaUPC" w:hAnsi="CordiaUPC" w:cs="CordiaUPC"/>
                <w:b/>
                <w:bCs/>
                <w:i/>
                <w:iCs/>
                <w:sz w:val="26"/>
                <w:szCs w:val="26"/>
              </w:rPr>
            </w:pPr>
            <w:r w:rsidRPr="00C47263">
              <w:rPr>
                <w:rFonts w:ascii="CordiaUPC" w:hAnsi="CordiaUPC" w:cs="CordiaUPC" w:hint="cs"/>
                <w:sz w:val="26"/>
                <w:szCs w:val="26"/>
              </w:rPr>
              <w:t>Low</w:t>
            </w:r>
          </w:p>
        </w:tc>
        <w:tc>
          <w:tcPr>
            <w:tcW w:w="270" w:type="dxa"/>
          </w:tcPr>
          <w:p w14:paraId="2846FC1F"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4642F585"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459,316</w:t>
            </w:r>
          </w:p>
        </w:tc>
        <w:tc>
          <w:tcPr>
            <w:tcW w:w="1173" w:type="dxa"/>
          </w:tcPr>
          <w:p w14:paraId="11D1DB5E"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852</w:t>
            </w:r>
          </w:p>
        </w:tc>
        <w:tc>
          <w:tcPr>
            <w:tcW w:w="1167" w:type="dxa"/>
          </w:tcPr>
          <w:p w14:paraId="3AD955C7"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lang w:val="en-US" w:bidi="th-TH"/>
              </w:rPr>
              <w:t>-</w:t>
            </w:r>
          </w:p>
        </w:tc>
        <w:tc>
          <w:tcPr>
            <w:tcW w:w="1189" w:type="dxa"/>
          </w:tcPr>
          <w:p w14:paraId="3EBC88B6"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460,168</w:t>
            </w:r>
          </w:p>
        </w:tc>
      </w:tr>
      <w:tr w:rsidR="007476D6" w:rsidRPr="00C47263" w14:paraId="0B1D40BD" w14:textId="77777777" w:rsidTr="000406A0">
        <w:tc>
          <w:tcPr>
            <w:tcW w:w="4320" w:type="dxa"/>
          </w:tcPr>
          <w:p w14:paraId="58350F05"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Medium</w:t>
            </w:r>
          </w:p>
        </w:tc>
        <w:tc>
          <w:tcPr>
            <w:tcW w:w="270" w:type="dxa"/>
          </w:tcPr>
          <w:p w14:paraId="068E114E"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133A92B0"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182,197</w:t>
            </w:r>
          </w:p>
        </w:tc>
        <w:tc>
          <w:tcPr>
            <w:tcW w:w="1173" w:type="dxa"/>
          </w:tcPr>
          <w:p w14:paraId="491A2A00"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28,046</w:t>
            </w:r>
          </w:p>
        </w:tc>
        <w:tc>
          <w:tcPr>
            <w:tcW w:w="1167" w:type="dxa"/>
          </w:tcPr>
          <w:p w14:paraId="0BCA2775"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tcPr>
          <w:p w14:paraId="655864BB"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210,243</w:t>
            </w:r>
          </w:p>
        </w:tc>
      </w:tr>
      <w:tr w:rsidR="007476D6" w:rsidRPr="00C47263" w14:paraId="26291116" w14:textId="77777777" w:rsidTr="000406A0">
        <w:tc>
          <w:tcPr>
            <w:tcW w:w="4320" w:type="dxa"/>
          </w:tcPr>
          <w:p w14:paraId="7C494E3A"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High</w:t>
            </w:r>
          </w:p>
        </w:tc>
        <w:tc>
          <w:tcPr>
            <w:tcW w:w="270" w:type="dxa"/>
          </w:tcPr>
          <w:p w14:paraId="234AF06C"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0CF621B3"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78</w:t>
            </w:r>
            <w:r>
              <w:rPr>
                <w:rFonts w:ascii="CordiaUPC" w:hAnsi="CordiaUPC" w:cs="CordiaUPC"/>
                <w:sz w:val="26"/>
                <w:szCs w:val="26"/>
              </w:rPr>
              <w:t>8</w:t>
            </w:r>
          </w:p>
        </w:tc>
        <w:tc>
          <w:tcPr>
            <w:tcW w:w="1173" w:type="dxa"/>
          </w:tcPr>
          <w:p w14:paraId="597787EC"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31,449</w:t>
            </w:r>
          </w:p>
        </w:tc>
        <w:tc>
          <w:tcPr>
            <w:tcW w:w="1167" w:type="dxa"/>
          </w:tcPr>
          <w:p w14:paraId="59A655E7"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tcPr>
          <w:p w14:paraId="5D3A71B5" w14:textId="77777777" w:rsidR="007476D6" w:rsidRPr="00C47263" w:rsidRDefault="007476D6" w:rsidP="000406A0">
            <w:pPr>
              <w:tabs>
                <w:tab w:val="decimal" w:pos="885"/>
              </w:tabs>
              <w:spacing w:line="240" w:lineRule="exact"/>
              <w:ind w:left="-105"/>
              <w:rPr>
                <w:rFonts w:ascii="CordiaUPC" w:hAnsi="CordiaUPC" w:cs="CordiaUPC"/>
                <w:sz w:val="26"/>
                <w:szCs w:val="26"/>
              </w:rPr>
            </w:pPr>
            <w:r>
              <w:rPr>
                <w:rFonts w:ascii="CordiaUPC" w:hAnsi="CordiaUPC" w:cs="CordiaUPC"/>
                <w:sz w:val="26"/>
                <w:szCs w:val="26"/>
              </w:rPr>
              <w:t>32,237</w:t>
            </w:r>
          </w:p>
        </w:tc>
      </w:tr>
      <w:tr w:rsidR="007476D6" w:rsidRPr="00C47263" w14:paraId="432F9B26" w14:textId="77777777" w:rsidTr="000406A0">
        <w:tc>
          <w:tcPr>
            <w:tcW w:w="4320" w:type="dxa"/>
          </w:tcPr>
          <w:p w14:paraId="108134CA"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sz w:val="26"/>
                <w:szCs w:val="26"/>
              </w:rPr>
              <w:t>NPLs</w:t>
            </w:r>
          </w:p>
        </w:tc>
        <w:tc>
          <w:tcPr>
            <w:tcW w:w="270" w:type="dxa"/>
          </w:tcPr>
          <w:p w14:paraId="47D2DAE9"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7F24F8F4" w14:textId="77777777" w:rsidR="007476D6" w:rsidRPr="00C47263" w:rsidRDefault="007476D6" w:rsidP="000406A0">
            <w:pPr>
              <w:pBdr>
                <w:bottom w:val="single" w:sz="4" w:space="1" w:color="auto"/>
              </w:pBd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73" w:type="dxa"/>
          </w:tcPr>
          <w:p w14:paraId="486FA073" w14:textId="77777777" w:rsidR="007476D6" w:rsidRPr="00C47263" w:rsidRDefault="007476D6" w:rsidP="000406A0">
            <w:pPr>
              <w:pBdr>
                <w:bottom w:val="sing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w:t>
            </w:r>
          </w:p>
        </w:tc>
        <w:tc>
          <w:tcPr>
            <w:tcW w:w="1167" w:type="dxa"/>
          </w:tcPr>
          <w:p w14:paraId="7D6B46B2" w14:textId="4D9CA80A" w:rsidR="007476D6" w:rsidRPr="00C6130E" w:rsidRDefault="00F24753" w:rsidP="000406A0">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22,458</w:t>
            </w:r>
          </w:p>
        </w:tc>
        <w:tc>
          <w:tcPr>
            <w:tcW w:w="1189" w:type="dxa"/>
          </w:tcPr>
          <w:p w14:paraId="17842296" w14:textId="569F87C5" w:rsidR="007476D6" w:rsidRPr="00C6130E" w:rsidRDefault="00F24753" w:rsidP="000406A0">
            <w:pPr>
              <w:pBdr>
                <w:bottom w:val="single" w:sz="4" w:space="1" w:color="auto"/>
              </w:pBd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22,458</w:t>
            </w:r>
          </w:p>
        </w:tc>
      </w:tr>
      <w:tr w:rsidR="007476D6" w:rsidRPr="00C47263" w14:paraId="4B7E88CE" w14:textId="77777777" w:rsidTr="00C46F3C">
        <w:tc>
          <w:tcPr>
            <w:tcW w:w="4320" w:type="dxa"/>
          </w:tcPr>
          <w:p w14:paraId="145FE5A9" w14:textId="77777777" w:rsidR="007476D6" w:rsidRPr="00C47263" w:rsidRDefault="007476D6" w:rsidP="000406A0">
            <w:pPr>
              <w:spacing w:line="240" w:lineRule="exact"/>
              <w:ind w:right="-104"/>
              <w:rPr>
                <w:rFonts w:ascii="CordiaUPC" w:hAnsi="CordiaUPC" w:cs="CordiaUPC"/>
                <w:b/>
                <w:bCs/>
                <w:sz w:val="26"/>
                <w:szCs w:val="26"/>
              </w:rPr>
            </w:pPr>
            <w:r w:rsidRPr="00C47263">
              <w:rPr>
                <w:rFonts w:ascii="CordiaUPC" w:hAnsi="CordiaUPC" w:cs="CordiaUPC" w:hint="cs"/>
                <w:b/>
                <w:bCs/>
                <w:sz w:val="26"/>
                <w:szCs w:val="26"/>
              </w:rPr>
              <w:t>Gross carrying amount</w:t>
            </w:r>
          </w:p>
        </w:tc>
        <w:tc>
          <w:tcPr>
            <w:tcW w:w="270" w:type="dxa"/>
          </w:tcPr>
          <w:p w14:paraId="3DFA4A9A"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460CD75A"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642,301</w:t>
            </w:r>
          </w:p>
        </w:tc>
        <w:tc>
          <w:tcPr>
            <w:tcW w:w="1173" w:type="dxa"/>
          </w:tcPr>
          <w:p w14:paraId="75AE76A0"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60,347</w:t>
            </w:r>
          </w:p>
        </w:tc>
        <w:tc>
          <w:tcPr>
            <w:tcW w:w="1167" w:type="dxa"/>
          </w:tcPr>
          <w:p w14:paraId="4109DDA6" w14:textId="623111EE" w:rsidR="007476D6" w:rsidRPr="00C6130E" w:rsidRDefault="00F24753" w:rsidP="000406A0">
            <w:pP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22,458</w:t>
            </w:r>
          </w:p>
        </w:tc>
        <w:tc>
          <w:tcPr>
            <w:tcW w:w="1189" w:type="dxa"/>
          </w:tcPr>
          <w:p w14:paraId="3288F728" w14:textId="6A621CB4" w:rsidR="007476D6" w:rsidRPr="00C6130E" w:rsidRDefault="007476D6" w:rsidP="000406A0">
            <w:pP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725,</w:t>
            </w:r>
            <w:r w:rsidR="00F24753" w:rsidRPr="00C6130E">
              <w:rPr>
                <w:rFonts w:ascii="CordiaUPC" w:hAnsi="CordiaUPC" w:cs="CordiaUPC"/>
                <w:sz w:val="26"/>
                <w:szCs w:val="26"/>
              </w:rPr>
              <w:t>106</w:t>
            </w:r>
          </w:p>
        </w:tc>
      </w:tr>
      <w:tr w:rsidR="007476D6" w:rsidRPr="00C47263" w14:paraId="29AA570B" w14:textId="77777777" w:rsidTr="00C46F3C">
        <w:trPr>
          <w:trHeight w:val="255"/>
        </w:trPr>
        <w:tc>
          <w:tcPr>
            <w:tcW w:w="4320" w:type="dxa"/>
          </w:tcPr>
          <w:p w14:paraId="5053276B" w14:textId="77777777" w:rsidR="007476D6" w:rsidRPr="00C47263" w:rsidRDefault="007476D6" w:rsidP="000406A0">
            <w:pPr>
              <w:spacing w:line="240" w:lineRule="exact"/>
              <w:ind w:right="-104"/>
              <w:rPr>
                <w:rFonts w:ascii="CordiaUPC" w:hAnsi="CordiaUPC" w:cs="CordiaUPC"/>
                <w:sz w:val="26"/>
                <w:szCs w:val="26"/>
              </w:rPr>
            </w:pPr>
            <w:r w:rsidRPr="00C47263">
              <w:rPr>
                <w:rFonts w:ascii="CordiaUPC" w:hAnsi="CordiaUPC" w:cs="CordiaUPC" w:hint="cs"/>
                <w:i/>
                <w:iCs/>
                <w:sz w:val="26"/>
                <w:szCs w:val="26"/>
              </w:rPr>
              <w:t xml:space="preserve">Less </w:t>
            </w:r>
            <w:r w:rsidRPr="00C47263">
              <w:rPr>
                <w:rFonts w:ascii="CordiaUPC" w:hAnsi="CordiaUPC" w:cs="CordiaUPC" w:hint="cs"/>
                <w:sz w:val="26"/>
                <w:szCs w:val="26"/>
              </w:rPr>
              <w:t>allowance for expected credit loss</w:t>
            </w:r>
          </w:p>
        </w:tc>
        <w:tc>
          <w:tcPr>
            <w:tcW w:w="270" w:type="dxa"/>
          </w:tcPr>
          <w:p w14:paraId="211C12E2"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4D0D27DD"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(4,904)</w:t>
            </w:r>
          </w:p>
        </w:tc>
        <w:tc>
          <w:tcPr>
            <w:tcW w:w="1173" w:type="dxa"/>
          </w:tcPr>
          <w:p w14:paraId="0CBF393B" w14:textId="77777777" w:rsidR="007476D6" w:rsidRPr="00C47263" w:rsidRDefault="007476D6" w:rsidP="000406A0">
            <w:pPr>
              <w:tabs>
                <w:tab w:val="decimal" w:pos="885"/>
              </w:tabs>
              <w:spacing w:line="240" w:lineRule="exact"/>
              <w:ind w:left="-105"/>
              <w:rPr>
                <w:rFonts w:ascii="CordiaUPC" w:hAnsi="CordiaUPC" w:cs="CordiaUPC"/>
                <w:sz w:val="26"/>
                <w:szCs w:val="26"/>
              </w:rPr>
            </w:pPr>
            <w:r w:rsidRPr="00C47263">
              <w:rPr>
                <w:rFonts w:ascii="CordiaUPC" w:hAnsi="CordiaUPC" w:cs="CordiaUPC"/>
                <w:sz w:val="26"/>
                <w:szCs w:val="26"/>
              </w:rPr>
              <w:t>(14,495)</w:t>
            </w:r>
          </w:p>
        </w:tc>
        <w:tc>
          <w:tcPr>
            <w:tcW w:w="1167" w:type="dxa"/>
          </w:tcPr>
          <w:p w14:paraId="1F034E26" w14:textId="0EC9BCB2" w:rsidR="007476D6" w:rsidRPr="00C6130E" w:rsidRDefault="007476D6" w:rsidP="000406A0">
            <w:pP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w:t>
            </w:r>
            <w:r w:rsidR="00F24753" w:rsidRPr="00C6130E">
              <w:rPr>
                <w:rFonts w:ascii="CordiaUPC" w:hAnsi="CordiaUPC" w:cs="CordiaUPC"/>
                <w:sz w:val="26"/>
                <w:szCs w:val="26"/>
              </w:rPr>
              <w:t>11,932</w:t>
            </w:r>
            <w:r w:rsidRPr="00C6130E">
              <w:rPr>
                <w:rFonts w:ascii="CordiaUPC" w:hAnsi="CordiaUPC" w:cs="CordiaUPC"/>
                <w:sz w:val="26"/>
                <w:szCs w:val="26"/>
              </w:rPr>
              <w:t>)</w:t>
            </w:r>
          </w:p>
        </w:tc>
        <w:tc>
          <w:tcPr>
            <w:tcW w:w="1189" w:type="dxa"/>
          </w:tcPr>
          <w:p w14:paraId="5CD9C6BE" w14:textId="633E32A0" w:rsidR="007476D6" w:rsidRPr="00C6130E" w:rsidRDefault="007476D6" w:rsidP="000406A0">
            <w:pPr>
              <w:tabs>
                <w:tab w:val="decimal" w:pos="885"/>
              </w:tabs>
              <w:spacing w:line="240" w:lineRule="exact"/>
              <w:ind w:left="-105"/>
              <w:rPr>
                <w:rFonts w:ascii="CordiaUPC" w:hAnsi="CordiaUPC" w:cs="CordiaUPC"/>
                <w:sz w:val="26"/>
                <w:szCs w:val="26"/>
              </w:rPr>
            </w:pPr>
            <w:r w:rsidRPr="00C6130E">
              <w:rPr>
                <w:rFonts w:ascii="CordiaUPC" w:hAnsi="CordiaUPC" w:cs="CordiaUPC"/>
                <w:sz w:val="26"/>
                <w:szCs w:val="26"/>
              </w:rPr>
              <w:t>(31,</w:t>
            </w:r>
            <w:r w:rsidR="00F24753" w:rsidRPr="00C6130E">
              <w:rPr>
                <w:rFonts w:ascii="CordiaUPC" w:hAnsi="CordiaUPC" w:cs="CordiaUPC"/>
                <w:sz w:val="26"/>
                <w:szCs w:val="26"/>
              </w:rPr>
              <w:t>331</w:t>
            </w:r>
            <w:r w:rsidRPr="00C6130E">
              <w:rPr>
                <w:rFonts w:ascii="CordiaUPC" w:hAnsi="CordiaUPC" w:cs="CordiaUPC"/>
                <w:sz w:val="26"/>
                <w:szCs w:val="26"/>
              </w:rPr>
              <w:t>)</w:t>
            </w:r>
          </w:p>
        </w:tc>
      </w:tr>
      <w:tr w:rsidR="007476D6" w:rsidRPr="00C47263" w14:paraId="6C8BA3C5" w14:textId="77777777" w:rsidTr="00C46F3C">
        <w:trPr>
          <w:trHeight w:val="402"/>
        </w:trPr>
        <w:tc>
          <w:tcPr>
            <w:tcW w:w="4320" w:type="dxa"/>
          </w:tcPr>
          <w:p w14:paraId="06DA09AE" w14:textId="77777777" w:rsidR="007476D6" w:rsidRPr="00C47263" w:rsidRDefault="007476D6" w:rsidP="000406A0">
            <w:pPr>
              <w:spacing w:line="240" w:lineRule="exact"/>
              <w:ind w:right="-104"/>
              <w:rPr>
                <w:rFonts w:ascii="CordiaUPC" w:hAnsi="CordiaUPC" w:cs="CordiaUPC"/>
                <w:i/>
                <w:iCs/>
                <w:sz w:val="26"/>
                <w:szCs w:val="26"/>
              </w:rPr>
            </w:pPr>
            <w:r w:rsidRPr="00C47263">
              <w:rPr>
                <w:rFonts w:ascii="CordiaUPC" w:hAnsi="CordiaUPC" w:cs="CordiaUPC" w:hint="cs"/>
                <w:b/>
                <w:bCs/>
                <w:sz w:val="26"/>
                <w:szCs w:val="26"/>
              </w:rPr>
              <w:t>Carrying amount</w:t>
            </w:r>
          </w:p>
        </w:tc>
        <w:tc>
          <w:tcPr>
            <w:tcW w:w="270" w:type="dxa"/>
          </w:tcPr>
          <w:p w14:paraId="75B21307" w14:textId="77777777" w:rsidR="007476D6" w:rsidRPr="00C47263" w:rsidRDefault="007476D6" w:rsidP="000406A0">
            <w:pPr>
              <w:spacing w:line="240" w:lineRule="exact"/>
              <w:jc w:val="center"/>
              <w:rPr>
                <w:rFonts w:ascii="CordiaUPC" w:hAnsi="CordiaUPC" w:cs="CordiaUPC"/>
                <w:sz w:val="26"/>
                <w:szCs w:val="26"/>
              </w:rPr>
            </w:pPr>
          </w:p>
        </w:tc>
        <w:tc>
          <w:tcPr>
            <w:tcW w:w="1170" w:type="dxa"/>
          </w:tcPr>
          <w:p w14:paraId="4B90E3EF" w14:textId="77777777" w:rsidR="007476D6" w:rsidRPr="00C47263" w:rsidRDefault="007476D6" w:rsidP="000406A0">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637,397</w:t>
            </w:r>
          </w:p>
        </w:tc>
        <w:tc>
          <w:tcPr>
            <w:tcW w:w="1173" w:type="dxa"/>
          </w:tcPr>
          <w:p w14:paraId="10853359" w14:textId="77777777" w:rsidR="007476D6" w:rsidRPr="00C47263" w:rsidRDefault="007476D6" w:rsidP="000406A0">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45,852</w:t>
            </w:r>
          </w:p>
        </w:tc>
        <w:tc>
          <w:tcPr>
            <w:tcW w:w="1167" w:type="dxa"/>
          </w:tcPr>
          <w:p w14:paraId="610FA9E8" w14:textId="77777777" w:rsidR="007476D6" w:rsidRPr="00C47263" w:rsidRDefault="007476D6" w:rsidP="000406A0">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10,526</w:t>
            </w:r>
          </w:p>
        </w:tc>
        <w:tc>
          <w:tcPr>
            <w:tcW w:w="1189" w:type="dxa"/>
          </w:tcPr>
          <w:p w14:paraId="30F61B8C" w14:textId="77777777" w:rsidR="007476D6" w:rsidRPr="00C47263" w:rsidRDefault="007476D6" w:rsidP="000406A0">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C47263">
              <w:rPr>
                <w:rFonts w:ascii="CordiaUPC" w:hAnsi="CordiaUPC" w:cs="CordiaUPC"/>
                <w:b/>
                <w:bCs/>
                <w:sz w:val="26"/>
                <w:szCs w:val="26"/>
              </w:rPr>
              <w:t>693,775</w:t>
            </w:r>
          </w:p>
        </w:tc>
      </w:tr>
    </w:tbl>
    <w:p w14:paraId="3726A562" w14:textId="77777777" w:rsidR="007476D6" w:rsidRPr="00C47263" w:rsidRDefault="007476D6" w:rsidP="007476D6">
      <w:pPr>
        <w:spacing w:line="240" w:lineRule="exact"/>
        <w:jc w:val="thaiDistribute"/>
        <w:rPr>
          <w:rFonts w:ascii="CordiaUPC" w:eastAsia="AngsanaNew" w:hAnsi="CordiaUPC" w:cs="CordiaUPC"/>
          <w:i/>
          <w:iCs/>
          <w:sz w:val="32"/>
          <w:szCs w:val="32"/>
          <w:lang w:eastAsia="en-GB"/>
        </w:rPr>
      </w:pPr>
    </w:p>
    <w:p w14:paraId="53B61AC0" w14:textId="3EFC1BB3" w:rsidR="00706B86" w:rsidRPr="00D046FC" w:rsidRDefault="00706B86" w:rsidP="007E42D5">
      <w:pPr>
        <w:spacing w:line="240" w:lineRule="auto"/>
        <w:ind w:left="540"/>
        <w:jc w:val="thaiDistribute"/>
        <w:rPr>
          <w:rFonts w:ascii="CordiaUPC" w:hAnsi="CordiaUPC" w:cs="CordiaUPC"/>
          <w:sz w:val="26"/>
          <w:szCs w:val="26"/>
          <w:cs/>
          <w:lang w:val="en-US" w:bidi="th-TH"/>
        </w:rPr>
      </w:pPr>
      <w:r w:rsidRPr="00D046FC">
        <w:rPr>
          <w:rFonts w:ascii="CordiaUPC" w:hAnsi="CordiaUPC" w:cs="CordiaUPC"/>
          <w:sz w:val="26"/>
          <w:szCs w:val="26"/>
          <w:lang w:val="en-US" w:bidi="th-TH"/>
        </w:rPr>
        <w:t>Investment in debt securities</w:t>
      </w:r>
    </w:p>
    <w:p w14:paraId="5C418B8C" w14:textId="77777777" w:rsidR="00706B86" w:rsidRPr="00706B86" w:rsidRDefault="00706B86" w:rsidP="007E42D5">
      <w:pPr>
        <w:spacing w:line="240" w:lineRule="auto"/>
        <w:ind w:left="540"/>
        <w:jc w:val="thaiDistribute"/>
        <w:rPr>
          <w:rFonts w:ascii="CordiaUPC" w:hAnsi="CordiaUPC" w:cs="CordiaUPC"/>
          <w:sz w:val="20"/>
        </w:rPr>
      </w:pPr>
    </w:p>
    <w:p w14:paraId="79F93A17" w14:textId="6345E388" w:rsidR="007476D6" w:rsidRDefault="007476D6" w:rsidP="007E42D5">
      <w:pPr>
        <w:spacing w:line="240" w:lineRule="auto"/>
        <w:ind w:left="540"/>
        <w:jc w:val="thaiDistribute"/>
        <w:rPr>
          <w:rFonts w:ascii="CordiaUPC" w:hAnsi="CordiaUPC" w:cs="CordiaUPC"/>
          <w:sz w:val="26"/>
          <w:szCs w:val="26"/>
        </w:rPr>
      </w:pPr>
      <w:r>
        <w:rPr>
          <w:rFonts w:ascii="CordiaUPC" w:hAnsi="CordiaUPC" w:cs="CordiaUPC"/>
          <w:sz w:val="26"/>
          <w:szCs w:val="26"/>
        </w:rPr>
        <w:t>Major</w:t>
      </w:r>
      <w:r w:rsidRPr="00C47263">
        <w:rPr>
          <w:rFonts w:ascii="CordiaUPC" w:hAnsi="CordiaUPC" w:cs="CordiaUPC" w:hint="cs"/>
          <w:sz w:val="26"/>
          <w:szCs w:val="26"/>
        </w:rPr>
        <w:t xml:space="preserve"> </w:t>
      </w:r>
      <w:r w:rsidRPr="0015537B">
        <w:rPr>
          <w:rFonts w:ascii="CordiaUPC" w:hAnsi="CordiaUPC" w:cs="CordiaUPC"/>
          <w:sz w:val="26"/>
          <w:szCs w:val="26"/>
        </w:rPr>
        <w:t xml:space="preserve">investment in debt securities of the Bank and its subsidiaries are investment in government and state enterprise securities which are considered as low-risk financial assets, except investment in debt securities of a public company which are held by a subsidiary approximately </w:t>
      </w:r>
      <w:r w:rsidRPr="00C6130E">
        <w:rPr>
          <w:rFonts w:ascii="CordiaUPC" w:hAnsi="CordiaUPC" w:cs="CordiaUPC"/>
          <w:sz w:val="26"/>
          <w:szCs w:val="26"/>
        </w:rPr>
        <w:t xml:space="preserve">Baht </w:t>
      </w:r>
      <w:r w:rsidR="00EB2EB0" w:rsidRPr="00C6130E">
        <w:rPr>
          <w:rFonts w:ascii="CordiaUPC" w:hAnsi="CordiaUPC" w:cs="CordiaUPC"/>
          <w:sz w:val="26"/>
          <w:szCs w:val="26"/>
        </w:rPr>
        <w:t>1,260</w:t>
      </w:r>
      <w:r w:rsidRPr="00C6130E">
        <w:rPr>
          <w:rFonts w:ascii="CordiaUPC" w:hAnsi="CordiaUPC" w:cs="CordiaUPC"/>
          <w:sz w:val="26"/>
          <w:szCs w:val="26"/>
        </w:rPr>
        <w:t xml:space="preserve"> million</w:t>
      </w:r>
      <w:r w:rsidRPr="00C6130E">
        <w:rPr>
          <w:rFonts w:ascii="CordiaUPC" w:hAnsi="CordiaUPC" w:cs="CordiaUPC" w:hint="cs"/>
          <w:sz w:val="26"/>
          <w:szCs w:val="26"/>
          <w:cs/>
          <w:lang w:bidi="th-TH"/>
        </w:rPr>
        <w:t xml:space="preserve"> </w:t>
      </w:r>
      <w:r w:rsidRPr="00324B7B">
        <w:rPr>
          <w:rFonts w:ascii="CordiaUPC" w:hAnsi="CordiaUPC" w:cs="CordiaUPC"/>
          <w:i/>
          <w:iCs/>
          <w:sz w:val="26"/>
          <w:szCs w:val="26"/>
          <w:lang w:val="en-US" w:bidi="th-TH"/>
        </w:rPr>
        <w:t>(</w:t>
      </w:r>
      <w:r w:rsidRPr="00324B7B">
        <w:rPr>
          <w:rFonts w:ascii="CordiaUPC" w:hAnsi="CordiaUPC" w:cs="CordiaUPC"/>
          <w:i/>
          <w:iCs/>
          <w:spacing w:val="-4"/>
          <w:sz w:val="26"/>
          <w:szCs w:val="26"/>
          <w:lang w:val="en-US"/>
        </w:rPr>
        <w:t xml:space="preserve">31 December </w:t>
      </w:r>
      <w:r w:rsidRPr="00324B7B">
        <w:rPr>
          <w:rFonts w:ascii="CordiaUPC" w:hAnsi="CordiaUPC" w:cs="CordiaUPC" w:hint="cs"/>
          <w:i/>
          <w:iCs/>
          <w:spacing w:val="-4"/>
          <w:sz w:val="26"/>
          <w:szCs w:val="26"/>
          <w:lang w:val="en-US"/>
        </w:rPr>
        <w:t>20</w:t>
      </w:r>
      <w:r w:rsidRPr="00324B7B">
        <w:rPr>
          <w:rFonts w:ascii="CordiaUPC" w:hAnsi="CordiaUPC" w:cs="CordiaUPC"/>
          <w:i/>
          <w:iCs/>
          <w:spacing w:val="-4"/>
          <w:sz w:val="26"/>
          <w:szCs w:val="26"/>
          <w:lang w:val="en-US"/>
        </w:rPr>
        <w:t>20</w:t>
      </w:r>
      <w:r w:rsidRPr="00324B7B">
        <w:rPr>
          <w:rFonts w:ascii="CordiaUPC" w:hAnsi="CordiaUPC" w:cs="CordiaUPC" w:hint="cs"/>
          <w:i/>
          <w:iCs/>
          <w:spacing w:val="-4"/>
          <w:sz w:val="26"/>
          <w:szCs w:val="26"/>
          <w:lang w:val="en-US"/>
        </w:rPr>
        <w:t>: Baht</w:t>
      </w:r>
      <w:r w:rsidRPr="00324B7B">
        <w:rPr>
          <w:rFonts w:ascii="CordiaUPC" w:hAnsi="CordiaUPC" w:cs="CordiaUPC"/>
          <w:i/>
          <w:iCs/>
          <w:sz w:val="26"/>
          <w:szCs w:val="26"/>
        </w:rPr>
        <w:t xml:space="preserve"> 1,563 million) </w:t>
      </w:r>
      <w:r w:rsidRPr="00C6130E">
        <w:rPr>
          <w:rFonts w:ascii="CordiaUPC" w:hAnsi="CordiaUPC" w:cs="CordiaUPC"/>
          <w:sz w:val="26"/>
          <w:szCs w:val="26"/>
        </w:rPr>
        <w:t>are considered</w:t>
      </w:r>
      <w:r w:rsidRPr="0015537B">
        <w:rPr>
          <w:rFonts w:ascii="CordiaUPC" w:hAnsi="CordiaUPC" w:cs="CordiaUPC"/>
          <w:sz w:val="26"/>
          <w:szCs w:val="26"/>
        </w:rPr>
        <w:t xml:space="preserve"> as non-performing financial assets.</w:t>
      </w:r>
      <w:r w:rsidR="007E42D5">
        <w:rPr>
          <w:rFonts w:ascii="CordiaUPC" w:hAnsi="CordiaUPC" w:cs="CordiaUPC"/>
          <w:sz w:val="26"/>
          <w:szCs w:val="26"/>
        </w:rPr>
        <w:t xml:space="preserve"> </w:t>
      </w:r>
    </w:p>
    <w:p w14:paraId="0B36BDDD" w14:textId="77777777" w:rsidR="00C56A23" w:rsidRPr="00C47263" w:rsidRDefault="00C56A23" w:rsidP="007E42D5">
      <w:pPr>
        <w:spacing w:line="240" w:lineRule="auto"/>
        <w:ind w:left="540"/>
        <w:jc w:val="thaiDistribute"/>
        <w:rPr>
          <w:rFonts w:ascii="CordiaUPC" w:eastAsia="AngsanaNew" w:hAnsi="CordiaUPC" w:cs="CordiaUPC"/>
          <w:i/>
          <w:iCs/>
          <w:sz w:val="26"/>
          <w:szCs w:val="26"/>
          <w:lang w:eastAsia="en-GB"/>
        </w:rPr>
      </w:pPr>
    </w:p>
    <w:p w14:paraId="693688D4" w14:textId="77777777" w:rsidR="007476D6" w:rsidRPr="00C47263" w:rsidRDefault="007476D6" w:rsidP="007476D6">
      <w:pPr>
        <w:spacing w:line="240" w:lineRule="auto"/>
        <w:ind w:left="549" w:hanging="540"/>
        <w:jc w:val="thaiDistribute"/>
        <w:rPr>
          <w:rFonts w:ascii="CordiaUPC" w:eastAsia="AngsanaNew" w:hAnsi="CordiaUPC" w:cs="CordiaUPC"/>
          <w:i/>
          <w:iCs/>
          <w:sz w:val="26"/>
          <w:szCs w:val="26"/>
          <w:lang w:eastAsia="en-GB"/>
        </w:rPr>
      </w:pPr>
      <w:r>
        <w:rPr>
          <w:rFonts w:ascii="CordiaUPC" w:eastAsia="AngsanaNew" w:hAnsi="CordiaUPC" w:cs="CordiaUPC"/>
          <w:i/>
          <w:iCs/>
          <w:sz w:val="26"/>
          <w:szCs w:val="26"/>
          <w:lang w:eastAsia="en-GB"/>
        </w:rPr>
        <w:t>5</w:t>
      </w:r>
      <w:r w:rsidRPr="00C47263">
        <w:rPr>
          <w:rFonts w:ascii="CordiaUPC" w:eastAsia="AngsanaNew" w:hAnsi="CordiaUPC" w:cs="CordiaUPC" w:hint="cs"/>
          <w:i/>
          <w:iCs/>
          <w:sz w:val="26"/>
          <w:szCs w:val="26"/>
          <w:lang w:eastAsia="en-GB"/>
        </w:rPr>
        <w:t>.1.2</w:t>
      </w:r>
      <w:r w:rsidRPr="00C47263">
        <w:rPr>
          <w:rFonts w:ascii="CordiaUPC" w:hAnsi="CordiaUPC" w:cs="CordiaUPC" w:hint="cs"/>
          <w:i/>
          <w:iCs/>
          <w:sz w:val="26"/>
          <w:szCs w:val="26"/>
        </w:rPr>
        <w:t xml:space="preserve"> </w:t>
      </w:r>
      <w:r w:rsidRPr="00C47263">
        <w:rPr>
          <w:rFonts w:ascii="CordiaUPC" w:hAnsi="CordiaUPC" w:cs="CordiaUPC" w:hint="cs"/>
          <w:i/>
          <w:iCs/>
          <w:sz w:val="26"/>
          <w:szCs w:val="26"/>
        </w:rPr>
        <w:tab/>
      </w:r>
      <w:r w:rsidRPr="00C47263">
        <w:rPr>
          <w:rFonts w:ascii="CordiaUPC" w:hAnsi="CordiaUPC" w:cs="CordiaUPC"/>
          <w:i/>
          <w:iCs/>
          <w:sz w:val="26"/>
          <w:szCs w:val="26"/>
        </w:rPr>
        <w:t>Collateral held and other credit enhancements</w:t>
      </w:r>
    </w:p>
    <w:p w14:paraId="6C2C0C3F" w14:textId="77777777" w:rsidR="007476D6" w:rsidRPr="00C47263" w:rsidRDefault="007476D6" w:rsidP="007476D6">
      <w:pPr>
        <w:ind w:left="540" w:firstLine="27"/>
        <w:rPr>
          <w:rFonts w:ascii="CordiaUPC" w:eastAsia="AngsanaNew" w:hAnsi="CordiaUPC" w:cs="CordiaUPC"/>
          <w:sz w:val="26"/>
          <w:szCs w:val="26"/>
          <w:lang w:eastAsia="en-GB"/>
        </w:rPr>
      </w:pPr>
    </w:p>
    <w:p w14:paraId="672561F2"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In addition to determining counterparty credit quality through risk rating, </w:t>
      </w:r>
      <w:r w:rsidRPr="00C47263">
        <w:rPr>
          <w:rFonts w:ascii="CordiaUPC" w:hAnsi="CordiaUPC" w:cs="CordiaUPC"/>
          <w:color w:val="000000"/>
          <w:sz w:val="26"/>
          <w:szCs w:val="26"/>
          <w:lang w:val="en-US" w:bidi="th-TH"/>
        </w:rPr>
        <w:t xml:space="preserve">the Bank </w:t>
      </w:r>
      <w:r w:rsidRPr="00C47263">
        <w:rPr>
          <w:rFonts w:ascii="CordiaUPC" w:hAnsi="CordiaUPC" w:cs="CordiaUPC"/>
          <w:sz w:val="26"/>
          <w:szCs w:val="26"/>
        </w:rPr>
        <w:t xml:space="preserve">also uses collateral as one type of credit risk mitigation to reduce potential credit losses to </w:t>
      </w:r>
      <w:r w:rsidRPr="00C47263">
        <w:rPr>
          <w:rFonts w:ascii="CordiaUPC" w:hAnsi="CordiaUPC" w:cs="CordiaUPC"/>
          <w:color w:val="000000"/>
          <w:sz w:val="26"/>
          <w:szCs w:val="26"/>
          <w:lang w:val="en-US" w:bidi="th-TH"/>
        </w:rPr>
        <w:t>the Bank and its subsidiaries</w:t>
      </w:r>
      <w:r w:rsidRPr="00C47263">
        <w:rPr>
          <w:rFonts w:ascii="CordiaUPC" w:hAnsi="CordiaUPC" w:cs="CordiaUPC"/>
          <w:sz w:val="26"/>
          <w:szCs w:val="26"/>
        </w:rPr>
        <w:t xml:space="preserve">. </w:t>
      </w:r>
      <w:r w:rsidRPr="00C47263">
        <w:rPr>
          <w:rFonts w:ascii="CordiaUPC" w:hAnsi="CordiaUPC" w:cs="CordiaUPC"/>
          <w:sz w:val="26"/>
          <w:szCs w:val="26"/>
          <w:lang w:val="en-US" w:bidi="th-TH"/>
        </w:rPr>
        <w:t>The type of eligible collateral consists of financial and non-financial collaterals which valued</w:t>
      </w:r>
      <w:r w:rsidRPr="00C47263">
        <w:rPr>
          <w:rFonts w:ascii="CordiaUPC" w:hAnsi="CordiaUPC" w:cs="CordiaUPC"/>
          <w:sz w:val="26"/>
          <w:szCs w:val="26"/>
        </w:rPr>
        <w:t xml:space="preserve"> primarily based on their quality and liquidity. The value of collateral is primarily assessed on a prudent basis to ensure that the value assigned to the collateral remains current.  </w:t>
      </w:r>
    </w:p>
    <w:p w14:paraId="202B75A8"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p>
    <w:p w14:paraId="3E4D615C"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The assessment of the suitability of collateral for a specific credit transaction is part of the credit decision making which undertaken in a conservative way, including collateral haircuts that are applied. The </w:t>
      </w:r>
      <w:r w:rsidRPr="00C47263">
        <w:rPr>
          <w:rFonts w:ascii="CordiaUPC" w:hAnsi="CordiaUPC" w:cs="CordiaUPC"/>
          <w:color w:val="000000"/>
          <w:sz w:val="26"/>
          <w:szCs w:val="26"/>
          <w:lang w:val="en-US" w:bidi="th-TH"/>
        </w:rPr>
        <w:t>Bank and its subsidiaries</w:t>
      </w:r>
      <w:r w:rsidRPr="00C47263">
        <w:rPr>
          <w:rFonts w:ascii="CordiaUPC" w:hAnsi="CordiaUPC" w:cs="CordiaUPC"/>
          <w:sz w:val="26"/>
          <w:szCs w:val="26"/>
        </w:rPr>
        <w:t xml:space="preserve"> </w:t>
      </w:r>
      <w:proofErr w:type="gramStart"/>
      <w:r w:rsidRPr="00C47263">
        <w:rPr>
          <w:rFonts w:ascii="CordiaUPC" w:hAnsi="CordiaUPC" w:cs="CordiaUPC"/>
          <w:sz w:val="26"/>
          <w:szCs w:val="26"/>
        </w:rPr>
        <w:t>strives</w:t>
      </w:r>
      <w:proofErr w:type="gramEnd"/>
      <w:r w:rsidRPr="00C47263">
        <w:rPr>
          <w:rFonts w:ascii="CordiaUPC" w:hAnsi="CordiaUPC" w:cs="CordiaUPC"/>
          <w:sz w:val="26"/>
          <w:szCs w:val="26"/>
        </w:rPr>
        <w:t xml:space="preserve"> to avoid “wrong-way” risk characteristics where the borrower’s counterparty risk is positively correlated with the risk of deterioration in the collateral value. </w:t>
      </w:r>
    </w:p>
    <w:p w14:paraId="399CCA28" w14:textId="77777777" w:rsidR="005B1C6C"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p>
    <w:p w14:paraId="4F04422A"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 xml:space="preserve">For </w:t>
      </w:r>
      <w:r w:rsidRPr="00C47263">
        <w:rPr>
          <w:rFonts w:ascii="CordiaUPC" w:hAnsi="CordiaUPC" w:cs="CordiaUPC"/>
          <w:sz w:val="26"/>
          <w:szCs w:val="26"/>
          <w:lang w:val="en-US" w:bidi="th-TH"/>
        </w:rPr>
        <w:t>“</w:t>
      </w:r>
      <w:r w:rsidRPr="00C47263">
        <w:rPr>
          <w:rFonts w:ascii="CordiaUPC" w:hAnsi="CordiaUPC" w:cs="CordiaUPC"/>
          <w:sz w:val="26"/>
          <w:szCs w:val="26"/>
        </w:rPr>
        <w:t xml:space="preserve">guarantee”, the process for the analysis of the guarantor’s creditworthiness is aligned to the credit assessment process for borrowers. </w:t>
      </w:r>
    </w:p>
    <w:p w14:paraId="716B12BB"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p>
    <w:p w14:paraId="33BA8918" w14:textId="77777777" w:rsidR="005B1C6C" w:rsidRPr="00C47263" w:rsidRDefault="005B1C6C" w:rsidP="005B1C6C">
      <w:pPr>
        <w:tabs>
          <w:tab w:val="left" w:pos="720"/>
        </w:tabs>
        <w:autoSpaceDE w:val="0"/>
        <w:autoSpaceDN w:val="0"/>
        <w:adjustRightInd w:val="0"/>
        <w:spacing w:line="240" w:lineRule="auto"/>
        <w:ind w:left="540"/>
        <w:jc w:val="thaiDistribute"/>
        <w:rPr>
          <w:rFonts w:ascii="CordiaUPC" w:hAnsi="CordiaUPC" w:cs="CordiaUPC"/>
          <w:sz w:val="26"/>
          <w:szCs w:val="26"/>
        </w:rPr>
      </w:pPr>
      <w:r w:rsidRPr="00C47263">
        <w:rPr>
          <w:rFonts w:ascii="CordiaUPC" w:hAnsi="CordiaUPC" w:cs="CordiaUPC"/>
          <w:sz w:val="26"/>
          <w:szCs w:val="26"/>
        </w:rPr>
        <w:t>Loan-to-Value (LTV) ratio is used in entire credit processes, for examples</w:t>
      </w:r>
    </w:p>
    <w:p w14:paraId="162A2C9F" w14:textId="77777777" w:rsidR="005B1C6C" w:rsidRPr="00C47263" w:rsidRDefault="005B1C6C" w:rsidP="005E758D">
      <w:pPr>
        <w:pStyle w:val="ListParagraph"/>
        <w:numPr>
          <w:ilvl w:val="0"/>
          <w:numId w:val="34"/>
        </w:numPr>
        <w:tabs>
          <w:tab w:val="left" w:pos="720"/>
        </w:tabs>
        <w:autoSpaceDE w:val="0"/>
        <w:autoSpaceDN w:val="0"/>
        <w:adjustRightInd w:val="0"/>
        <w:spacing w:line="240" w:lineRule="auto"/>
        <w:jc w:val="thaiDistribute"/>
        <w:rPr>
          <w:rFonts w:ascii="CordiaUPC" w:hAnsi="CordiaUPC" w:cs="CordiaUPC"/>
          <w:sz w:val="26"/>
          <w:szCs w:val="26"/>
        </w:rPr>
      </w:pPr>
      <w:r w:rsidRPr="00C47263">
        <w:rPr>
          <w:rFonts w:ascii="CordiaUPC" w:hAnsi="CordiaUPC" w:cs="CordiaUPC"/>
          <w:sz w:val="26"/>
          <w:szCs w:val="26"/>
        </w:rPr>
        <w:t xml:space="preserve">Credit evaluation process </w:t>
      </w:r>
      <w:r w:rsidRPr="00C47263">
        <w:rPr>
          <w:rFonts w:ascii="CordiaUPC" w:hAnsi="CordiaUPC" w:cs="CordiaUPC"/>
          <w:sz w:val="26"/>
          <w:szCs w:val="26"/>
          <w:cs/>
          <w:lang w:bidi="th-TH"/>
        </w:rPr>
        <w:t>-</w:t>
      </w:r>
      <w:r w:rsidRPr="00C47263">
        <w:rPr>
          <w:rFonts w:ascii="CordiaUPC" w:hAnsi="CordiaUPC" w:cs="CordiaUPC"/>
          <w:sz w:val="26"/>
          <w:szCs w:val="26"/>
        </w:rPr>
        <w:t xml:space="preserve"> different risk levels require different LTVs</w:t>
      </w:r>
    </w:p>
    <w:p w14:paraId="6AFE8D80" w14:textId="77777777" w:rsidR="005B1C6C" w:rsidRPr="00C47263" w:rsidRDefault="005B1C6C" w:rsidP="005E758D">
      <w:pPr>
        <w:pStyle w:val="ListParagraph"/>
        <w:numPr>
          <w:ilvl w:val="0"/>
          <w:numId w:val="34"/>
        </w:numPr>
        <w:tabs>
          <w:tab w:val="left" w:pos="720"/>
        </w:tabs>
        <w:autoSpaceDE w:val="0"/>
        <w:autoSpaceDN w:val="0"/>
        <w:adjustRightInd w:val="0"/>
        <w:spacing w:line="240" w:lineRule="auto"/>
        <w:jc w:val="thaiDistribute"/>
        <w:rPr>
          <w:rFonts w:ascii="CordiaUPC" w:hAnsi="CordiaUPC" w:cs="CordiaUPC"/>
          <w:sz w:val="26"/>
          <w:szCs w:val="26"/>
        </w:rPr>
      </w:pPr>
      <w:r w:rsidRPr="00C47263">
        <w:rPr>
          <w:rFonts w:ascii="CordiaUPC" w:hAnsi="CordiaUPC" w:cs="CordiaUPC"/>
          <w:sz w:val="26"/>
          <w:szCs w:val="26"/>
        </w:rPr>
        <w:t xml:space="preserve">Credit approval process </w:t>
      </w:r>
      <w:r w:rsidRPr="00C47263">
        <w:rPr>
          <w:rFonts w:ascii="CordiaUPC" w:hAnsi="CordiaUPC" w:cs="CordiaUPC"/>
          <w:sz w:val="26"/>
          <w:szCs w:val="26"/>
          <w:cs/>
          <w:lang w:bidi="th-TH"/>
        </w:rPr>
        <w:t>-</w:t>
      </w:r>
      <w:r w:rsidRPr="00C47263">
        <w:rPr>
          <w:rFonts w:ascii="CordiaUPC" w:hAnsi="CordiaUPC" w:cs="CordiaUPC"/>
          <w:sz w:val="26"/>
          <w:szCs w:val="26"/>
        </w:rPr>
        <w:t xml:space="preserve"> LTV </w:t>
      </w:r>
      <w:r w:rsidRPr="00C47263">
        <w:rPr>
          <w:rFonts w:ascii="CordiaUPC" w:hAnsi="CordiaUPC" w:cs="CordiaUPC"/>
          <w:sz w:val="26"/>
          <w:szCs w:val="26"/>
          <w:lang w:val="en-US" w:bidi="th-TH"/>
        </w:rPr>
        <w:t xml:space="preserve">is one of the factors to determine </w:t>
      </w:r>
      <w:r w:rsidRPr="00C47263">
        <w:rPr>
          <w:rFonts w:ascii="CordiaUPC" w:hAnsi="CordiaUPC" w:cs="CordiaUPC"/>
          <w:sz w:val="26"/>
          <w:szCs w:val="26"/>
        </w:rPr>
        <w:t>the level of approval authorities. At present, the Bank defines the approval authority based on business type, industry, the customer’s risk rating as well as LTV criteria whereby LTV criteria is applied for Commercial Banking customer at appropriate level depend on industry. For mortgage Loan, 70% to 100% LTV criteria is applied. For hire purchase, 60% to 100% LTV criteria is applied, depending on risk level of customer and collateral.</w:t>
      </w:r>
    </w:p>
    <w:p w14:paraId="42875B1D" w14:textId="77777777" w:rsidR="005B1C6C" w:rsidRPr="00C47263" w:rsidRDefault="005B1C6C" w:rsidP="005B1C6C">
      <w:pPr>
        <w:pStyle w:val="ListParagraph"/>
        <w:tabs>
          <w:tab w:val="left" w:pos="720"/>
        </w:tabs>
        <w:autoSpaceDE w:val="0"/>
        <w:autoSpaceDN w:val="0"/>
        <w:adjustRightInd w:val="0"/>
        <w:spacing w:line="240" w:lineRule="auto"/>
        <w:ind w:left="1260"/>
        <w:jc w:val="thaiDistribute"/>
        <w:rPr>
          <w:rFonts w:ascii="CordiaUPC" w:hAnsi="CordiaUPC" w:cs="CordiaUPC"/>
          <w:sz w:val="26"/>
          <w:szCs w:val="26"/>
        </w:rPr>
      </w:pPr>
    </w:p>
    <w:p w14:paraId="5DBF4BDD" w14:textId="77777777" w:rsidR="005B1C6C" w:rsidRPr="00C47263" w:rsidRDefault="005B1C6C" w:rsidP="005B1C6C">
      <w:pPr>
        <w:tabs>
          <w:tab w:val="left" w:pos="720"/>
        </w:tabs>
        <w:autoSpaceDE w:val="0"/>
        <w:autoSpaceDN w:val="0"/>
        <w:adjustRightInd w:val="0"/>
        <w:spacing w:line="240" w:lineRule="auto"/>
        <w:ind w:left="567"/>
        <w:jc w:val="thaiDistribute"/>
        <w:rPr>
          <w:rFonts w:ascii="CordiaUPC" w:hAnsi="CordiaUPC" w:cs="CordiaUPC"/>
          <w:sz w:val="26"/>
          <w:szCs w:val="26"/>
        </w:rPr>
      </w:pPr>
      <w:r w:rsidRPr="00C47263">
        <w:rPr>
          <w:rFonts w:ascii="CordiaUPC" w:hAnsi="CordiaUPC" w:cs="CordiaUPC"/>
          <w:sz w:val="26"/>
          <w:szCs w:val="26"/>
        </w:rPr>
        <w:t>Collateral Appraisal Approach:</w:t>
      </w:r>
    </w:p>
    <w:p w14:paraId="0ECE3F72" w14:textId="77777777" w:rsidR="005B1C6C" w:rsidRPr="00C47263" w:rsidRDefault="005B1C6C" w:rsidP="005B1C6C">
      <w:pPr>
        <w:tabs>
          <w:tab w:val="left" w:pos="720"/>
        </w:tabs>
        <w:autoSpaceDE w:val="0"/>
        <w:autoSpaceDN w:val="0"/>
        <w:adjustRightInd w:val="0"/>
        <w:spacing w:line="240" w:lineRule="auto"/>
        <w:jc w:val="thaiDistribute"/>
        <w:rPr>
          <w:rFonts w:ascii="CordiaUPC" w:hAnsi="CordiaUPC" w:cs="CordiaUPC"/>
          <w:sz w:val="26"/>
          <w:szCs w:val="26"/>
        </w:rPr>
      </w:pPr>
    </w:p>
    <w:p w14:paraId="1964A9F2" w14:textId="77777777" w:rsidR="005B1C6C" w:rsidRPr="00C47263" w:rsidRDefault="005B1C6C" w:rsidP="005B1C6C">
      <w:pPr>
        <w:tabs>
          <w:tab w:val="left" w:pos="720"/>
        </w:tabs>
        <w:autoSpaceDE w:val="0"/>
        <w:autoSpaceDN w:val="0"/>
        <w:adjustRightInd w:val="0"/>
        <w:spacing w:after="240" w:line="240" w:lineRule="auto"/>
        <w:ind w:left="567"/>
        <w:jc w:val="thaiDistribute"/>
        <w:rPr>
          <w:rFonts w:ascii="CordiaUPC" w:hAnsi="CordiaUPC" w:cs="CordiaUPC"/>
          <w:sz w:val="26"/>
          <w:szCs w:val="26"/>
          <w:lang w:val="en-US" w:bidi="th-TH"/>
        </w:rPr>
      </w:pPr>
      <w:r w:rsidRPr="00C47263">
        <w:rPr>
          <w:rFonts w:ascii="CordiaUPC" w:hAnsi="CordiaUPC" w:cs="CordiaUPC"/>
          <w:sz w:val="26"/>
          <w:szCs w:val="26"/>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The following are example of collateral appraisal approach:</w:t>
      </w:r>
    </w:p>
    <w:p w14:paraId="45D85EDD" w14:textId="77777777" w:rsidR="005B1C6C" w:rsidRPr="00C47263" w:rsidRDefault="005B1C6C" w:rsidP="005E758D">
      <w:pPr>
        <w:pStyle w:val="ListParagraph"/>
        <w:numPr>
          <w:ilvl w:val="0"/>
          <w:numId w:val="36"/>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Immovable property for commercial purpose shall be appraised by the cost approach, or the direct sales comparison approach, or the income approach.</w:t>
      </w:r>
    </w:p>
    <w:p w14:paraId="18BC15BC" w14:textId="77777777" w:rsidR="005B1C6C" w:rsidRPr="00C47263" w:rsidRDefault="005B1C6C" w:rsidP="005E758D">
      <w:pPr>
        <w:pStyle w:val="ListParagraph"/>
        <w:numPr>
          <w:ilvl w:val="0"/>
          <w:numId w:val="36"/>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 xml:space="preserve">Immovable property for residential purpose shall be appraised by the direct sales comparison approach, or the cost approach. </w:t>
      </w:r>
    </w:p>
    <w:p w14:paraId="029A91C9" w14:textId="77777777" w:rsidR="005B1C6C" w:rsidRPr="00C47263" w:rsidRDefault="005B1C6C" w:rsidP="005E758D">
      <w:pPr>
        <w:pStyle w:val="ListParagraph"/>
        <w:numPr>
          <w:ilvl w:val="0"/>
          <w:numId w:val="36"/>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Other immovable properties shall be appraised by the cost approach, or the direct sales comparison approach, or the income approach.</w:t>
      </w:r>
    </w:p>
    <w:p w14:paraId="7ED7803E" w14:textId="77777777" w:rsidR="005B1C6C" w:rsidRPr="00C47263" w:rsidRDefault="005B1C6C" w:rsidP="005E758D">
      <w:pPr>
        <w:pStyle w:val="ListParagraph"/>
        <w:numPr>
          <w:ilvl w:val="0"/>
          <w:numId w:val="36"/>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Machinery and vehicle shall be appraised by the direct sales comparison approach, or the cost approach</w:t>
      </w:r>
    </w:p>
    <w:p w14:paraId="6FA9A492" w14:textId="014DE95F" w:rsidR="005B1C6C" w:rsidRPr="007E42D5" w:rsidRDefault="005B1C6C" w:rsidP="007E42D5">
      <w:pPr>
        <w:pStyle w:val="ListParagraph"/>
        <w:numPr>
          <w:ilvl w:val="0"/>
          <w:numId w:val="36"/>
        </w:numPr>
        <w:autoSpaceDE w:val="0"/>
        <w:autoSpaceDN w:val="0"/>
        <w:adjustRightInd w:val="0"/>
        <w:spacing w:after="240" w:line="240" w:lineRule="auto"/>
        <w:ind w:left="1276" w:hanging="425"/>
        <w:jc w:val="thaiDistribute"/>
        <w:rPr>
          <w:rFonts w:ascii="CordiaUPC" w:hAnsi="CordiaUPC" w:cs="CordiaUPC"/>
          <w:sz w:val="26"/>
          <w:szCs w:val="26"/>
        </w:rPr>
      </w:pPr>
      <w:r w:rsidRPr="00C47263">
        <w:rPr>
          <w:rFonts w:ascii="CordiaUPC" w:hAnsi="CordiaUPC" w:cs="CordiaUPC"/>
          <w:sz w:val="26"/>
          <w:szCs w:val="26"/>
        </w:rPr>
        <w:t xml:space="preserve">Criteria for appraising marketable equity securities and debt securities collateral shall be established in writing and agreed among the Appraisal Committee members. </w:t>
      </w:r>
    </w:p>
    <w:p w14:paraId="5A1B6B46" w14:textId="0B7E64BC" w:rsidR="005B1C6C" w:rsidRDefault="005B1C6C" w:rsidP="005B1C6C">
      <w:pPr>
        <w:spacing w:line="240" w:lineRule="auto"/>
        <w:ind w:left="550"/>
        <w:jc w:val="thaiDistribute"/>
        <w:rPr>
          <w:rFonts w:ascii="CordiaUPC" w:hAnsi="CordiaUPC" w:cs="CordiaUPC"/>
          <w:color w:val="000000"/>
          <w:spacing w:val="4"/>
          <w:sz w:val="26"/>
          <w:szCs w:val="26"/>
        </w:rPr>
      </w:pPr>
      <w:r w:rsidRPr="00670D18">
        <w:rPr>
          <w:rFonts w:ascii="CordiaUPC" w:eastAsia="AngsanaNew" w:hAnsi="CordiaUPC" w:cs="CordiaUPC"/>
          <w:spacing w:val="4"/>
          <w:sz w:val="26"/>
          <w:szCs w:val="26"/>
          <w:lang w:eastAsia="en-GB"/>
        </w:rPr>
        <w:t xml:space="preserve">The following table sets out the principal types of collateral held against different types of </w:t>
      </w:r>
      <w:r>
        <w:rPr>
          <w:rFonts w:ascii="CordiaUPC" w:eastAsia="AngsanaNew" w:hAnsi="CordiaUPC" w:cs="CordiaUPC"/>
          <w:spacing w:val="4"/>
          <w:sz w:val="26"/>
          <w:szCs w:val="26"/>
          <w:lang w:eastAsia="en-GB"/>
        </w:rPr>
        <w:t>loan to customer and accrued interest receivables</w:t>
      </w:r>
      <w:r w:rsidRPr="00670D18">
        <w:rPr>
          <w:rFonts w:ascii="CordiaUPC" w:eastAsia="AngsanaNew" w:hAnsi="CordiaUPC" w:cs="CordiaUPC"/>
          <w:spacing w:val="4"/>
          <w:sz w:val="26"/>
          <w:szCs w:val="26"/>
          <w:lang w:eastAsia="en-GB"/>
        </w:rPr>
        <w:t xml:space="preserve"> as at </w:t>
      </w:r>
      <w:r>
        <w:rPr>
          <w:rFonts w:ascii="CordiaUPC" w:hAnsi="CordiaUPC" w:cs="CordiaUPC"/>
          <w:color w:val="000000"/>
          <w:spacing w:val="4"/>
          <w:sz w:val="26"/>
          <w:szCs w:val="26"/>
        </w:rPr>
        <w:t>30 June 2021 and 31 December 2020.</w:t>
      </w:r>
    </w:p>
    <w:p w14:paraId="328E83C5" w14:textId="77777777" w:rsidR="007476D6" w:rsidRPr="00C6130E" w:rsidRDefault="007476D6" w:rsidP="007476D6">
      <w:pPr>
        <w:spacing w:line="240" w:lineRule="auto"/>
        <w:ind w:left="550" w:firstLine="17"/>
        <w:jc w:val="thaiDistribute"/>
        <w:rPr>
          <w:rFonts w:ascii="CordiaUPC" w:hAnsi="CordiaUPC" w:cs="CordiaUPC"/>
          <w:color w:val="000000"/>
          <w:spacing w:val="4"/>
          <w:sz w:val="18"/>
          <w:szCs w:val="18"/>
        </w:rPr>
      </w:pPr>
    </w:p>
    <w:tbl>
      <w:tblPr>
        <w:tblW w:w="9707" w:type="dxa"/>
        <w:tblInd w:w="450" w:type="dxa"/>
        <w:tblLayout w:type="fixed"/>
        <w:tblLook w:val="04A0" w:firstRow="1" w:lastRow="0" w:firstColumn="1" w:lastColumn="0" w:noHBand="0" w:noVBand="1"/>
      </w:tblPr>
      <w:tblGrid>
        <w:gridCol w:w="3600"/>
        <w:gridCol w:w="1350"/>
        <w:gridCol w:w="270"/>
        <w:gridCol w:w="1366"/>
        <w:gridCol w:w="241"/>
        <w:gridCol w:w="2880"/>
      </w:tblGrid>
      <w:tr w:rsidR="00A92AC2" w:rsidRPr="000536BB" w14:paraId="4B86AC62" w14:textId="77777777" w:rsidTr="00D3207F">
        <w:trPr>
          <w:trHeight w:val="20"/>
          <w:tblHeader/>
        </w:trPr>
        <w:tc>
          <w:tcPr>
            <w:tcW w:w="3600" w:type="dxa"/>
            <w:vAlign w:val="bottom"/>
          </w:tcPr>
          <w:p w14:paraId="2061E10E" w14:textId="04F4962E" w:rsidR="00A92AC2" w:rsidRPr="00B33C82" w:rsidRDefault="00A92AC2" w:rsidP="000406A0">
            <w:pPr>
              <w:pStyle w:val="Default"/>
              <w:spacing w:line="240" w:lineRule="exact"/>
              <w:rPr>
                <w:rFonts w:ascii="CordiaUPC" w:eastAsia="Times New Roman" w:hAnsi="CordiaUPC" w:cs="CordiaUPC"/>
                <w:b/>
                <w:bCs/>
                <w:i/>
                <w:iCs/>
                <w:color w:val="auto"/>
                <w:sz w:val="26"/>
                <w:szCs w:val="26"/>
              </w:rPr>
            </w:pPr>
          </w:p>
        </w:tc>
        <w:tc>
          <w:tcPr>
            <w:tcW w:w="2986" w:type="dxa"/>
            <w:gridSpan w:val="3"/>
            <w:vAlign w:val="bottom"/>
          </w:tcPr>
          <w:p w14:paraId="4C5B01D8" w14:textId="6359085F" w:rsidR="00A92AC2" w:rsidRPr="000536BB" w:rsidRDefault="00A92AC2" w:rsidP="000406A0">
            <w:pPr>
              <w:tabs>
                <w:tab w:val="decimal" w:pos="-125"/>
                <w:tab w:val="left" w:pos="92"/>
              </w:tabs>
              <w:spacing w:line="240" w:lineRule="exact"/>
              <w:ind w:left="-128" w:right="-194" w:hanging="53"/>
              <w:jc w:val="center"/>
              <w:rPr>
                <w:rFonts w:ascii="CordiaUPC" w:hAnsi="CordiaUPC" w:cs="CordiaUPC"/>
                <w:b/>
                <w:bCs/>
                <w:sz w:val="26"/>
                <w:szCs w:val="26"/>
              </w:rPr>
            </w:pPr>
            <w:r>
              <w:rPr>
                <w:rFonts w:ascii="CordiaUPC" w:hAnsi="CordiaUPC" w:cs="CordiaUPC"/>
                <w:b/>
                <w:bCs/>
                <w:sz w:val="26"/>
                <w:szCs w:val="26"/>
              </w:rPr>
              <w:t>Consolidated</w:t>
            </w:r>
          </w:p>
        </w:tc>
        <w:tc>
          <w:tcPr>
            <w:tcW w:w="241" w:type="dxa"/>
            <w:vAlign w:val="bottom"/>
          </w:tcPr>
          <w:p w14:paraId="5A628D70" w14:textId="77777777" w:rsidR="00A92AC2" w:rsidRPr="000536BB" w:rsidRDefault="00A92AC2" w:rsidP="000406A0">
            <w:pPr>
              <w:tabs>
                <w:tab w:val="decimal" w:pos="702"/>
              </w:tabs>
              <w:spacing w:line="240" w:lineRule="exact"/>
              <w:ind w:left="-128" w:right="-45" w:hanging="53"/>
              <w:jc w:val="center"/>
              <w:rPr>
                <w:rFonts w:ascii="CordiaUPC" w:hAnsi="CordiaUPC" w:cs="CordiaUPC"/>
                <w:b/>
                <w:bCs/>
                <w:sz w:val="26"/>
                <w:szCs w:val="26"/>
              </w:rPr>
            </w:pPr>
          </w:p>
        </w:tc>
        <w:tc>
          <w:tcPr>
            <w:tcW w:w="2880" w:type="dxa"/>
            <w:vAlign w:val="bottom"/>
          </w:tcPr>
          <w:p w14:paraId="11D8F6F4" w14:textId="77777777" w:rsidR="00A92AC2" w:rsidRPr="000536BB" w:rsidRDefault="00A92AC2" w:rsidP="000406A0">
            <w:pPr>
              <w:tabs>
                <w:tab w:val="decimal" w:pos="106"/>
              </w:tabs>
              <w:spacing w:line="240" w:lineRule="exact"/>
              <w:ind w:left="-25" w:right="-111" w:hanging="53"/>
              <w:jc w:val="center"/>
              <w:rPr>
                <w:rFonts w:ascii="CordiaUPC" w:hAnsi="CordiaUPC" w:cs="CordiaUPC"/>
                <w:b/>
                <w:bCs/>
                <w:sz w:val="26"/>
                <w:szCs w:val="26"/>
              </w:rPr>
            </w:pPr>
          </w:p>
        </w:tc>
      </w:tr>
      <w:tr w:rsidR="00A92AC2" w:rsidRPr="000536BB" w14:paraId="20664656" w14:textId="77777777" w:rsidTr="00A92AC2">
        <w:trPr>
          <w:trHeight w:val="20"/>
          <w:tblHeader/>
        </w:trPr>
        <w:tc>
          <w:tcPr>
            <w:tcW w:w="3600" w:type="dxa"/>
            <w:vAlign w:val="bottom"/>
          </w:tcPr>
          <w:p w14:paraId="088FF8DB" w14:textId="69D8F102" w:rsidR="00A92AC2" w:rsidRPr="000536BB" w:rsidRDefault="00A92AC2" w:rsidP="000406A0">
            <w:pPr>
              <w:pStyle w:val="Default"/>
              <w:spacing w:line="240" w:lineRule="exact"/>
              <w:rPr>
                <w:rFonts w:ascii="CordiaUPC" w:eastAsia="Times New Roman" w:hAnsi="CordiaUPC" w:cs="CordiaUPC"/>
                <w:b/>
                <w:bCs/>
                <w:color w:val="auto"/>
                <w:sz w:val="26"/>
                <w:szCs w:val="26"/>
                <w:cs/>
              </w:rPr>
            </w:pPr>
          </w:p>
        </w:tc>
        <w:tc>
          <w:tcPr>
            <w:tcW w:w="1350" w:type="dxa"/>
            <w:vAlign w:val="bottom"/>
          </w:tcPr>
          <w:p w14:paraId="1C6B866E" w14:textId="6191C50B" w:rsidR="00A92AC2" w:rsidRPr="00A92AC2" w:rsidRDefault="00A92AC2" w:rsidP="000406A0">
            <w:pPr>
              <w:tabs>
                <w:tab w:val="decimal" w:pos="-125"/>
                <w:tab w:val="left" w:pos="92"/>
              </w:tabs>
              <w:spacing w:line="240" w:lineRule="exact"/>
              <w:ind w:left="-128" w:right="-194" w:hanging="53"/>
              <w:jc w:val="center"/>
              <w:rPr>
                <w:rFonts w:ascii="CordiaUPC" w:hAnsi="CordiaUPC" w:cs="CordiaUPC"/>
                <w:sz w:val="26"/>
                <w:szCs w:val="26"/>
              </w:rPr>
            </w:pPr>
            <w:r w:rsidRPr="00A92AC2">
              <w:rPr>
                <w:rFonts w:ascii="CordiaUPC" w:hAnsi="CordiaUPC" w:cs="CordiaUPC"/>
                <w:sz w:val="26"/>
                <w:szCs w:val="26"/>
              </w:rPr>
              <w:t xml:space="preserve">30 June </w:t>
            </w:r>
            <w:r w:rsidRPr="00A92AC2">
              <w:rPr>
                <w:rFonts w:ascii="CordiaUPC" w:hAnsi="CordiaUPC" w:cs="CordiaUPC"/>
                <w:sz w:val="26"/>
                <w:szCs w:val="26"/>
              </w:rPr>
              <w:br/>
              <w:t>2021</w:t>
            </w:r>
          </w:p>
        </w:tc>
        <w:tc>
          <w:tcPr>
            <w:tcW w:w="270" w:type="dxa"/>
            <w:vAlign w:val="bottom"/>
          </w:tcPr>
          <w:p w14:paraId="6410F171" w14:textId="77777777" w:rsidR="00A92AC2" w:rsidRPr="00A92AC2" w:rsidRDefault="00A92AC2" w:rsidP="000406A0">
            <w:pPr>
              <w:tabs>
                <w:tab w:val="decimal" w:pos="-125"/>
                <w:tab w:val="left" w:pos="92"/>
              </w:tabs>
              <w:spacing w:line="240" w:lineRule="exact"/>
              <w:ind w:left="-128" w:right="-194" w:hanging="53"/>
              <w:jc w:val="center"/>
              <w:rPr>
                <w:rFonts w:ascii="CordiaUPC" w:hAnsi="CordiaUPC" w:cs="CordiaUPC"/>
                <w:sz w:val="26"/>
                <w:szCs w:val="26"/>
              </w:rPr>
            </w:pPr>
          </w:p>
        </w:tc>
        <w:tc>
          <w:tcPr>
            <w:tcW w:w="1366" w:type="dxa"/>
            <w:vAlign w:val="bottom"/>
          </w:tcPr>
          <w:p w14:paraId="234BFCBF" w14:textId="5FD70F0C" w:rsidR="00A92AC2" w:rsidRPr="00A92AC2" w:rsidRDefault="00A92AC2" w:rsidP="000406A0">
            <w:pPr>
              <w:tabs>
                <w:tab w:val="decimal" w:pos="-125"/>
                <w:tab w:val="left" w:pos="92"/>
              </w:tabs>
              <w:spacing w:line="240" w:lineRule="exact"/>
              <w:ind w:left="-128" w:right="-194" w:hanging="53"/>
              <w:jc w:val="center"/>
              <w:rPr>
                <w:rFonts w:ascii="CordiaUPC" w:hAnsi="CordiaUPC" w:cs="CordiaUPC"/>
                <w:sz w:val="26"/>
                <w:szCs w:val="26"/>
              </w:rPr>
            </w:pPr>
            <w:r w:rsidRPr="00A92AC2">
              <w:rPr>
                <w:rFonts w:ascii="CordiaUPC" w:hAnsi="CordiaUPC" w:cs="CordiaUPC"/>
                <w:sz w:val="26"/>
                <w:szCs w:val="26"/>
              </w:rPr>
              <w:t xml:space="preserve">31 December </w:t>
            </w:r>
            <w:r w:rsidRPr="00A92AC2">
              <w:rPr>
                <w:rFonts w:ascii="CordiaUPC" w:hAnsi="CordiaUPC" w:cs="CordiaUPC"/>
                <w:sz w:val="26"/>
                <w:szCs w:val="26"/>
              </w:rPr>
              <w:br/>
              <w:t>2020</w:t>
            </w:r>
          </w:p>
        </w:tc>
        <w:tc>
          <w:tcPr>
            <w:tcW w:w="241" w:type="dxa"/>
            <w:vAlign w:val="bottom"/>
          </w:tcPr>
          <w:p w14:paraId="352BE0F6" w14:textId="77777777" w:rsidR="00A92AC2" w:rsidRPr="000536BB" w:rsidRDefault="00A92AC2" w:rsidP="000406A0">
            <w:pPr>
              <w:tabs>
                <w:tab w:val="decimal" w:pos="702"/>
              </w:tabs>
              <w:spacing w:line="240" w:lineRule="exact"/>
              <w:ind w:left="-128" w:right="-45" w:hanging="53"/>
              <w:jc w:val="center"/>
              <w:rPr>
                <w:rFonts w:ascii="CordiaUPC" w:hAnsi="CordiaUPC" w:cs="CordiaUPC"/>
                <w:b/>
                <w:bCs/>
                <w:sz w:val="26"/>
                <w:szCs w:val="26"/>
              </w:rPr>
            </w:pPr>
          </w:p>
        </w:tc>
        <w:tc>
          <w:tcPr>
            <w:tcW w:w="2880" w:type="dxa"/>
            <w:vAlign w:val="bottom"/>
            <w:hideMark/>
          </w:tcPr>
          <w:p w14:paraId="6F621255" w14:textId="0A9955AF" w:rsidR="00A92AC2" w:rsidRPr="000536BB" w:rsidRDefault="00A92AC2" w:rsidP="000406A0">
            <w:pPr>
              <w:tabs>
                <w:tab w:val="decimal" w:pos="106"/>
              </w:tabs>
              <w:spacing w:line="240" w:lineRule="exact"/>
              <w:ind w:left="-25" w:right="-111" w:hanging="53"/>
              <w:jc w:val="center"/>
              <w:rPr>
                <w:rFonts w:ascii="CordiaUPC" w:hAnsi="CordiaUPC" w:cs="CordiaUPC"/>
                <w:b/>
                <w:bCs/>
                <w:sz w:val="26"/>
                <w:szCs w:val="26"/>
              </w:rPr>
            </w:pPr>
          </w:p>
        </w:tc>
      </w:tr>
      <w:tr w:rsidR="00A92AC2" w:rsidRPr="000536BB" w14:paraId="0987CC42" w14:textId="77777777" w:rsidTr="00D3207F">
        <w:trPr>
          <w:trHeight w:val="20"/>
        </w:trPr>
        <w:tc>
          <w:tcPr>
            <w:tcW w:w="3600" w:type="dxa"/>
            <w:hideMark/>
          </w:tcPr>
          <w:p w14:paraId="0EA503AC" w14:textId="42A2BAD5" w:rsidR="00A92AC2" w:rsidRPr="000536BB" w:rsidRDefault="00E51DD5" w:rsidP="000406A0">
            <w:pPr>
              <w:tabs>
                <w:tab w:val="left" w:pos="342"/>
              </w:tabs>
              <w:spacing w:line="240" w:lineRule="exact"/>
              <w:ind w:right="-606"/>
              <w:jc w:val="thaiDistribute"/>
              <w:rPr>
                <w:rFonts w:ascii="CordiaUPC" w:hAnsi="CordiaUPC" w:cs="CordiaUPC"/>
                <w:sz w:val="26"/>
                <w:szCs w:val="26"/>
                <w:cs/>
              </w:rPr>
            </w:pPr>
            <w:r w:rsidRPr="000536BB">
              <w:rPr>
                <w:rFonts w:ascii="CordiaUPC" w:eastAsia="Times New Roman" w:hAnsi="CordiaUPC" w:cs="CordiaUPC" w:hint="cs"/>
                <w:b/>
                <w:bCs/>
                <w:sz w:val="26"/>
                <w:szCs w:val="26"/>
              </w:rPr>
              <w:t>Type of credit exposures</w:t>
            </w:r>
          </w:p>
        </w:tc>
        <w:tc>
          <w:tcPr>
            <w:tcW w:w="2986" w:type="dxa"/>
            <w:gridSpan w:val="3"/>
            <w:vAlign w:val="bottom"/>
          </w:tcPr>
          <w:p w14:paraId="6091B06E" w14:textId="77777777" w:rsidR="00A92AC2" w:rsidRPr="000536BB" w:rsidRDefault="00A92AC2" w:rsidP="00A92AC2">
            <w:pPr>
              <w:tabs>
                <w:tab w:val="decimal" w:pos="702"/>
              </w:tabs>
              <w:spacing w:line="240" w:lineRule="exact"/>
              <w:ind w:left="-128" w:right="-45" w:firstLine="104"/>
              <w:jc w:val="center"/>
              <w:rPr>
                <w:rFonts w:ascii="CordiaUPC" w:hAnsi="CordiaUPC" w:cs="CordiaUPC"/>
                <w:sz w:val="26"/>
                <w:szCs w:val="26"/>
              </w:rPr>
            </w:pPr>
            <w:r w:rsidRPr="000536BB">
              <w:rPr>
                <w:rFonts w:ascii="CordiaUPC" w:hAnsi="CordiaUPC" w:cs="CordiaUPC" w:hint="cs"/>
                <w:i/>
                <w:iCs/>
                <w:sz w:val="26"/>
                <w:szCs w:val="26"/>
              </w:rPr>
              <w:t>(in million Baht)</w:t>
            </w:r>
          </w:p>
        </w:tc>
        <w:tc>
          <w:tcPr>
            <w:tcW w:w="241" w:type="dxa"/>
            <w:vAlign w:val="bottom"/>
          </w:tcPr>
          <w:p w14:paraId="502A499F" w14:textId="77777777" w:rsidR="00A92AC2" w:rsidRPr="000536BB" w:rsidRDefault="00A92AC2" w:rsidP="000406A0">
            <w:pPr>
              <w:tabs>
                <w:tab w:val="decimal" w:pos="702"/>
              </w:tabs>
              <w:spacing w:line="240" w:lineRule="exact"/>
              <w:ind w:left="-128" w:right="-45"/>
              <w:jc w:val="right"/>
              <w:rPr>
                <w:rFonts w:ascii="CordiaUPC" w:hAnsi="CordiaUPC" w:cs="CordiaUPC"/>
                <w:sz w:val="26"/>
                <w:szCs w:val="26"/>
              </w:rPr>
            </w:pPr>
          </w:p>
        </w:tc>
        <w:tc>
          <w:tcPr>
            <w:tcW w:w="2880" w:type="dxa"/>
          </w:tcPr>
          <w:p w14:paraId="0157348E" w14:textId="3778C163" w:rsidR="00A92AC2" w:rsidRPr="000536BB" w:rsidRDefault="00E51DD5" w:rsidP="000406A0">
            <w:pPr>
              <w:tabs>
                <w:tab w:val="decimal" w:pos="340"/>
              </w:tabs>
              <w:spacing w:line="240" w:lineRule="exact"/>
              <w:ind w:left="-20" w:right="-45"/>
              <w:rPr>
                <w:rFonts w:ascii="CordiaUPC" w:hAnsi="CordiaUPC" w:cs="CordiaUPC"/>
                <w:sz w:val="26"/>
                <w:szCs w:val="26"/>
              </w:rPr>
            </w:pPr>
            <w:r w:rsidRPr="000536BB">
              <w:rPr>
                <w:rFonts w:ascii="CordiaUPC" w:hAnsi="CordiaUPC" w:cs="CordiaUPC" w:hint="cs"/>
                <w:b/>
                <w:bCs/>
                <w:sz w:val="26"/>
                <w:szCs w:val="26"/>
              </w:rPr>
              <w:t>Principal type of collateral held</w:t>
            </w:r>
          </w:p>
        </w:tc>
      </w:tr>
      <w:tr w:rsidR="007476D6" w:rsidRPr="000536BB" w14:paraId="758D9078" w14:textId="77777777" w:rsidTr="00A92AC2">
        <w:trPr>
          <w:trHeight w:val="20"/>
        </w:trPr>
        <w:tc>
          <w:tcPr>
            <w:tcW w:w="3600" w:type="dxa"/>
            <w:hideMark/>
          </w:tcPr>
          <w:p w14:paraId="39B3BAF2" w14:textId="511CD016" w:rsidR="007476D6" w:rsidRPr="000536BB" w:rsidRDefault="007476D6" w:rsidP="00A92AC2">
            <w:pPr>
              <w:tabs>
                <w:tab w:val="left" w:pos="232"/>
              </w:tabs>
              <w:spacing w:line="240" w:lineRule="exact"/>
              <w:ind w:right="-606"/>
              <w:rPr>
                <w:rFonts w:ascii="CordiaUPC" w:hAnsi="CordiaUPC" w:cs="CordiaUPC"/>
                <w:sz w:val="26"/>
                <w:szCs w:val="26"/>
                <w:cs/>
              </w:rPr>
            </w:pPr>
            <w:r w:rsidRPr="000536BB">
              <w:rPr>
                <w:rFonts w:ascii="CordiaUPC" w:hAnsi="CordiaUPC" w:cs="CordiaUPC" w:hint="cs"/>
                <w:sz w:val="26"/>
                <w:szCs w:val="26"/>
              </w:rPr>
              <w:t xml:space="preserve">Loans to customers and accrued </w:t>
            </w:r>
            <w:r w:rsidR="00A92AC2">
              <w:rPr>
                <w:rFonts w:ascii="CordiaUPC" w:hAnsi="CordiaUPC" w:cs="CordiaUPC"/>
                <w:sz w:val="26"/>
                <w:szCs w:val="26"/>
              </w:rPr>
              <w:br/>
              <w:t xml:space="preserve">   </w:t>
            </w:r>
            <w:r w:rsidRPr="000536BB">
              <w:rPr>
                <w:rFonts w:ascii="CordiaUPC" w:hAnsi="CordiaUPC" w:cs="CordiaUPC" w:hint="cs"/>
                <w:sz w:val="26"/>
                <w:szCs w:val="26"/>
              </w:rPr>
              <w:t>interest receivables</w:t>
            </w:r>
          </w:p>
        </w:tc>
        <w:tc>
          <w:tcPr>
            <w:tcW w:w="1350" w:type="dxa"/>
            <w:vAlign w:val="bottom"/>
          </w:tcPr>
          <w:p w14:paraId="3F17B962" w14:textId="77777777" w:rsidR="007476D6" w:rsidRPr="00A92AC2" w:rsidRDefault="007476D6" w:rsidP="00A92AC2">
            <w:pPr>
              <w:tabs>
                <w:tab w:val="decimal" w:pos="1186"/>
              </w:tabs>
              <w:spacing w:line="240" w:lineRule="exact"/>
              <w:ind w:left="-128" w:right="-45"/>
              <w:rPr>
                <w:rFonts w:ascii="CordiaUPC" w:hAnsi="CordiaUPC" w:cs="CordiaUPC"/>
                <w:sz w:val="26"/>
                <w:szCs w:val="26"/>
                <w:cs/>
              </w:rPr>
            </w:pPr>
          </w:p>
        </w:tc>
        <w:tc>
          <w:tcPr>
            <w:tcW w:w="270" w:type="dxa"/>
            <w:vAlign w:val="bottom"/>
          </w:tcPr>
          <w:p w14:paraId="0C2FB022" w14:textId="77777777" w:rsidR="007476D6" w:rsidRPr="000536BB" w:rsidRDefault="007476D6" w:rsidP="000406A0">
            <w:pPr>
              <w:tabs>
                <w:tab w:val="decimal" w:pos="702"/>
              </w:tabs>
              <w:spacing w:line="240" w:lineRule="exact"/>
              <w:ind w:left="-128" w:right="-45"/>
              <w:jc w:val="thaiDistribute"/>
              <w:rPr>
                <w:rFonts w:ascii="CordiaUPC" w:hAnsi="CordiaUPC" w:cs="CordiaUPC"/>
                <w:sz w:val="26"/>
                <w:szCs w:val="26"/>
              </w:rPr>
            </w:pPr>
          </w:p>
        </w:tc>
        <w:tc>
          <w:tcPr>
            <w:tcW w:w="1366" w:type="dxa"/>
            <w:vAlign w:val="bottom"/>
          </w:tcPr>
          <w:p w14:paraId="1C84BF6D" w14:textId="77777777" w:rsidR="007476D6" w:rsidRPr="000536BB" w:rsidRDefault="007476D6" w:rsidP="000406A0">
            <w:pPr>
              <w:tabs>
                <w:tab w:val="decimal" w:pos="1186"/>
              </w:tabs>
              <w:spacing w:line="240" w:lineRule="exact"/>
              <w:ind w:left="-128" w:right="-45"/>
              <w:rPr>
                <w:rFonts w:ascii="CordiaUPC" w:hAnsi="CordiaUPC" w:cs="CordiaUPC"/>
                <w:sz w:val="26"/>
                <w:szCs w:val="26"/>
              </w:rPr>
            </w:pPr>
          </w:p>
        </w:tc>
        <w:tc>
          <w:tcPr>
            <w:tcW w:w="241" w:type="dxa"/>
            <w:vAlign w:val="bottom"/>
          </w:tcPr>
          <w:p w14:paraId="2BB07F7B" w14:textId="77777777" w:rsidR="007476D6" w:rsidRPr="000536BB" w:rsidRDefault="007476D6" w:rsidP="000406A0">
            <w:pPr>
              <w:tabs>
                <w:tab w:val="decimal" w:pos="702"/>
              </w:tabs>
              <w:spacing w:line="240" w:lineRule="exact"/>
              <w:ind w:left="-128" w:right="-45"/>
              <w:jc w:val="right"/>
              <w:rPr>
                <w:rFonts w:ascii="CordiaUPC" w:hAnsi="CordiaUPC" w:cs="CordiaUPC"/>
                <w:sz w:val="26"/>
                <w:szCs w:val="26"/>
              </w:rPr>
            </w:pPr>
          </w:p>
        </w:tc>
        <w:tc>
          <w:tcPr>
            <w:tcW w:w="2880" w:type="dxa"/>
          </w:tcPr>
          <w:p w14:paraId="2D176515" w14:textId="77777777" w:rsidR="007476D6" w:rsidRPr="000536BB" w:rsidRDefault="007476D6" w:rsidP="000406A0">
            <w:pPr>
              <w:tabs>
                <w:tab w:val="decimal" w:pos="702"/>
              </w:tabs>
              <w:spacing w:line="240" w:lineRule="exact"/>
              <w:ind w:left="-20" w:right="-45"/>
              <w:rPr>
                <w:rFonts w:ascii="CordiaUPC" w:hAnsi="CordiaUPC" w:cs="CordiaUPC"/>
                <w:sz w:val="26"/>
                <w:szCs w:val="26"/>
              </w:rPr>
            </w:pPr>
          </w:p>
        </w:tc>
      </w:tr>
      <w:tr w:rsidR="00A92AC2" w:rsidRPr="000536BB" w14:paraId="414583FE" w14:textId="77777777" w:rsidTr="00A92AC2">
        <w:trPr>
          <w:trHeight w:val="20"/>
        </w:trPr>
        <w:tc>
          <w:tcPr>
            <w:tcW w:w="3600" w:type="dxa"/>
            <w:hideMark/>
          </w:tcPr>
          <w:p w14:paraId="52EC547D" w14:textId="77777777" w:rsidR="00A92AC2" w:rsidRPr="000536BB" w:rsidRDefault="00A92AC2" w:rsidP="00A92AC2">
            <w:pPr>
              <w:pStyle w:val="ListParagraph"/>
              <w:numPr>
                <w:ilvl w:val="0"/>
                <w:numId w:val="37"/>
              </w:numPr>
              <w:spacing w:line="240" w:lineRule="exact"/>
              <w:ind w:left="254" w:right="-606" w:hanging="180"/>
              <w:rPr>
                <w:rFonts w:ascii="CordiaUPC" w:hAnsi="CordiaUPC" w:cs="CordiaUPC"/>
                <w:sz w:val="26"/>
                <w:szCs w:val="26"/>
                <w:cs/>
              </w:rPr>
            </w:pPr>
            <w:r w:rsidRPr="000536BB">
              <w:rPr>
                <w:rFonts w:ascii="CordiaUPC" w:hAnsi="CordiaUPC" w:cs="CordiaUPC" w:hint="cs"/>
                <w:sz w:val="26"/>
                <w:szCs w:val="26"/>
              </w:rPr>
              <w:t>Loans to corporate customers</w:t>
            </w:r>
          </w:p>
        </w:tc>
        <w:tc>
          <w:tcPr>
            <w:tcW w:w="1350" w:type="dxa"/>
          </w:tcPr>
          <w:p w14:paraId="4F7213DB" w14:textId="138510F8" w:rsidR="00A92AC2" w:rsidRPr="00A92AC2" w:rsidRDefault="00A92AC2" w:rsidP="00A92AC2">
            <w:pPr>
              <w:tabs>
                <w:tab w:val="decimal" w:pos="1186"/>
              </w:tabs>
              <w:spacing w:line="240" w:lineRule="exact"/>
              <w:ind w:left="-128" w:right="-45"/>
              <w:rPr>
                <w:rFonts w:ascii="CordiaUPC" w:hAnsi="CordiaUPC" w:cs="CordiaUPC"/>
                <w:sz w:val="26"/>
                <w:szCs w:val="26"/>
                <w:cs/>
              </w:rPr>
            </w:pPr>
            <w:r w:rsidRPr="0042384A">
              <w:rPr>
                <w:rFonts w:ascii="CordiaUPC" w:hAnsi="CordiaUPC" w:cs="CordiaUPC"/>
                <w:sz w:val="26"/>
                <w:szCs w:val="26"/>
              </w:rPr>
              <w:t>586,788</w:t>
            </w:r>
          </w:p>
        </w:tc>
        <w:tc>
          <w:tcPr>
            <w:tcW w:w="270" w:type="dxa"/>
            <w:vAlign w:val="bottom"/>
          </w:tcPr>
          <w:p w14:paraId="6670873B" w14:textId="77777777" w:rsidR="00A92AC2" w:rsidRPr="000536BB" w:rsidRDefault="00A92AC2" w:rsidP="00A92AC2">
            <w:pPr>
              <w:tabs>
                <w:tab w:val="decimal" w:pos="955"/>
              </w:tabs>
              <w:spacing w:line="240" w:lineRule="exact"/>
              <w:ind w:left="-128" w:right="-198"/>
              <w:jc w:val="thaiDistribute"/>
              <w:rPr>
                <w:rFonts w:ascii="CordiaUPC" w:hAnsi="CordiaUPC" w:cs="CordiaUPC"/>
                <w:b/>
                <w:bCs/>
                <w:sz w:val="26"/>
                <w:szCs w:val="26"/>
              </w:rPr>
            </w:pPr>
          </w:p>
        </w:tc>
        <w:tc>
          <w:tcPr>
            <w:tcW w:w="1366" w:type="dxa"/>
          </w:tcPr>
          <w:p w14:paraId="0600D800" w14:textId="3DCC345F" w:rsidR="00A92AC2" w:rsidRPr="00E51DD5" w:rsidRDefault="00A92AC2" w:rsidP="00A92AC2">
            <w:pPr>
              <w:tabs>
                <w:tab w:val="decimal" w:pos="1186"/>
              </w:tabs>
              <w:spacing w:line="240" w:lineRule="exact"/>
              <w:ind w:left="-128" w:right="-45"/>
              <w:rPr>
                <w:rFonts w:ascii="CordiaUPC" w:hAnsi="CordiaUPC" w:cs="CordiaUPC"/>
                <w:sz w:val="26"/>
                <w:szCs w:val="26"/>
                <w:lang w:val="en-US" w:bidi="th-TH"/>
              </w:rPr>
            </w:pPr>
            <w:r w:rsidRPr="00A92AC2">
              <w:rPr>
                <w:rFonts w:ascii="CordiaUPC" w:eastAsia="Times New Roman" w:hAnsi="CordiaUPC" w:cs="CordiaUPC"/>
                <w:sz w:val="26"/>
                <w:szCs w:val="26"/>
              </w:rPr>
              <w:t>614</w:t>
            </w:r>
            <w:r w:rsidR="00E51DD5">
              <w:rPr>
                <w:rFonts w:ascii="CordiaUPC" w:eastAsia="Times New Roman" w:hAnsi="CordiaUPC" w:cs="CordiaUPC"/>
                <w:sz w:val="26"/>
                <w:szCs w:val="26"/>
                <w:lang w:val="en-US"/>
              </w:rPr>
              <w:t>,749</w:t>
            </w:r>
          </w:p>
        </w:tc>
        <w:tc>
          <w:tcPr>
            <w:tcW w:w="241" w:type="dxa"/>
            <w:vAlign w:val="bottom"/>
          </w:tcPr>
          <w:p w14:paraId="696B2B40" w14:textId="77777777" w:rsidR="00A92AC2" w:rsidRPr="000536BB" w:rsidRDefault="00A92AC2" w:rsidP="00A92AC2">
            <w:pPr>
              <w:tabs>
                <w:tab w:val="decimal" w:pos="702"/>
              </w:tabs>
              <w:spacing w:line="240" w:lineRule="exact"/>
              <w:ind w:left="-128" w:right="-45"/>
              <w:jc w:val="right"/>
              <w:rPr>
                <w:rFonts w:ascii="CordiaUPC" w:hAnsi="CordiaUPC" w:cs="CordiaUPC"/>
                <w:sz w:val="26"/>
                <w:szCs w:val="26"/>
              </w:rPr>
            </w:pPr>
          </w:p>
        </w:tc>
        <w:tc>
          <w:tcPr>
            <w:tcW w:w="2880" w:type="dxa"/>
            <w:hideMark/>
          </w:tcPr>
          <w:p w14:paraId="4F671961" w14:textId="77777777" w:rsidR="00A92AC2" w:rsidRPr="000536BB" w:rsidRDefault="00A92AC2" w:rsidP="00A92AC2">
            <w:pPr>
              <w:spacing w:line="240" w:lineRule="exact"/>
              <w:ind w:left="-20" w:right="-123"/>
              <w:rPr>
                <w:rFonts w:ascii="CordiaUPC" w:hAnsi="CordiaUPC" w:cs="CordiaUPC"/>
                <w:sz w:val="26"/>
                <w:szCs w:val="26"/>
              </w:rPr>
            </w:pPr>
            <w:r w:rsidRPr="000536BB">
              <w:rPr>
                <w:rFonts w:ascii="CordiaUPC" w:hAnsi="CordiaUPC" w:cs="CordiaUPC" w:hint="cs"/>
                <w:sz w:val="26"/>
                <w:szCs w:val="26"/>
              </w:rPr>
              <w:t>Properties, plant, equipment and</w:t>
            </w:r>
          </w:p>
        </w:tc>
      </w:tr>
      <w:tr w:rsidR="00A92AC2" w:rsidRPr="000536BB" w14:paraId="016D99D3" w14:textId="77777777" w:rsidTr="00A92AC2">
        <w:trPr>
          <w:trHeight w:val="20"/>
        </w:trPr>
        <w:tc>
          <w:tcPr>
            <w:tcW w:w="3600" w:type="dxa"/>
          </w:tcPr>
          <w:p w14:paraId="22E57460" w14:textId="77777777" w:rsidR="00A92AC2" w:rsidRPr="000536BB" w:rsidRDefault="00A92AC2" w:rsidP="00A92AC2">
            <w:pPr>
              <w:pStyle w:val="ListParagraph"/>
              <w:spacing w:line="240" w:lineRule="exact"/>
              <w:ind w:left="254" w:right="-606"/>
              <w:jc w:val="thaiDistribute"/>
              <w:rPr>
                <w:rFonts w:ascii="CordiaUPC" w:hAnsi="CordiaUPC" w:cs="CordiaUPC"/>
                <w:sz w:val="26"/>
                <w:szCs w:val="26"/>
              </w:rPr>
            </w:pPr>
          </w:p>
        </w:tc>
        <w:tc>
          <w:tcPr>
            <w:tcW w:w="1350" w:type="dxa"/>
            <w:vAlign w:val="bottom"/>
          </w:tcPr>
          <w:p w14:paraId="57AE5D31" w14:textId="77777777" w:rsidR="00A92AC2" w:rsidRPr="00A92AC2" w:rsidRDefault="00A92AC2" w:rsidP="00A92AC2">
            <w:pPr>
              <w:tabs>
                <w:tab w:val="decimal" w:pos="1186"/>
              </w:tabs>
              <w:spacing w:line="240" w:lineRule="exact"/>
              <w:ind w:left="-128" w:right="-45"/>
              <w:rPr>
                <w:rFonts w:ascii="CordiaUPC" w:hAnsi="CordiaUPC" w:cs="CordiaUPC"/>
                <w:sz w:val="26"/>
                <w:szCs w:val="26"/>
                <w:cs/>
              </w:rPr>
            </w:pPr>
          </w:p>
        </w:tc>
        <w:tc>
          <w:tcPr>
            <w:tcW w:w="270" w:type="dxa"/>
            <w:vAlign w:val="bottom"/>
          </w:tcPr>
          <w:p w14:paraId="573A043B" w14:textId="77777777" w:rsidR="00A92AC2" w:rsidRPr="000536BB" w:rsidRDefault="00A92AC2" w:rsidP="00A92AC2">
            <w:pPr>
              <w:tabs>
                <w:tab w:val="decimal" w:pos="955"/>
              </w:tabs>
              <w:spacing w:line="240" w:lineRule="exact"/>
              <w:ind w:left="-128" w:right="-198"/>
              <w:jc w:val="thaiDistribute"/>
              <w:rPr>
                <w:rFonts w:ascii="CordiaUPC" w:hAnsi="CordiaUPC" w:cs="CordiaUPC"/>
                <w:b/>
                <w:bCs/>
                <w:sz w:val="26"/>
                <w:szCs w:val="26"/>
              </w:rPr>
            </w:pPr>
          </w:p>
        </w:tc>
        <w:tc>
          <w:tcPr>
            <w:tcW w:w="1366" w:type="dxa"/>
            <w:vAlign w:val="bottom"/>
          </w:tcPr>
          <w:p w14:paraId="67C126B2" w14:textId="77777777" w:rsidR="00A92AC2" w:rsidRPr="000536BB" w:rsidRDefault="00A92AC2" w:rsidP="00A92AC2">
            <w:pPr>
              <w:tabs>
                <w:tab w:val="decimal" w:pos="1186"/>
              </w:tabs>
              <w:spacing w:line="240" w:lineRule="exact"/>
              <w:ind w:left="-128" w:right="-45"/>
              <w:rPr>
                <w:rFonts w:ascii="CordiaUPC" w:hAnsi="CordiaUPC" w:cs="CordiaUPC"/>
                <w:sz w:val="26"/>
                <w:szCs w:val="26"/>
              </w:rPr>
            </w:pPr>
          </w:p>
        </w:tc>
        <w:tc>
          <w:tcPr>
            <w:tcW w:w="241" w:type="dxa"/>
            <w:vAlign w:val="bottom"/>
          </w:tcPr>
          <w:p w14:paraId="77F65DA4" w14:textId="77777777" w:rsidR="00A92AC2" w:rsidRPr="000536BB" w:rsidRDefault="00A92AC2" w:rsidP="00A92AC2">
            <w:pPr>
              <w:tabs>
                <w:tab w:val="decimal" w:pos="702"/>
                <w:tab w:val="decimal" w:pos="955"/>
              </w:tabs>
              <w:spacing w:line="240" w:lineRule="exact"/>
              <w:ind w:left="-128" w:right="-45"/>
              <w:jc w:val="right"/>
              <w:rPr>
                <w:rFonts w:ascii="CordiaUPC" w:hAnsi="CordiaUPC" w:cs="CordiaUPC"/>
                <w:b/>
                <w:bCs/>
                <w:sz w:val="26"/>
                <w:szCs w:val="26"/>
              </w:rPr>
            </w:pPr>
          </w:p>
        </w:tc>
        <w:tc>
          <w:tcPr>
            <w:tcW w:w="2880" w:type="dxa"/>
          </w:tcPr>
          <w:p w14:paraId="41735AC2" w14:textId="77777777" w:rsidR="00A92AC2" w:rsidRPr="000536BB" w:rsidRDefault="00A92AC2" w:rsidP="00A92AC2">
            <w:pPr>
              <w:tabs>
                <w:tab w:val="decimal" w:pos="702"/>
              </w:tabs>
              <w:spacing w:line="240" w:lineRule="exact"/>
              <w:ind w:left="-20" w:right="-45"/>
              <w:rPr>
                <w:rFonts w:ascii="CordiaUPC" w:hAnsi="CordiaUPC" w:cs="CordiaUPC"/>
                <w:sz w:val="26"/>
                <w:szCs w:val="26"/>
              </w:rPr>
            </w:pPr>
            <w:r w:rsidRPr="000536BB">
              <w:rPr>
                <w:rFonts w:ascii="CordiaUPC" w:hAnsi="CordiaUPC" w:cs="CordiaUPC" w:hint="cs"/>
                <w:sz w:val="26"/>
                <w:szCs w:val="26"/>
              </w:rPr>
              <w:t xml:space="preserve">   guarantee by government unit</w:t>
            </w:r>
          </w:p>
        </w:tc>
      </w:tr>
      <w:tr w:rsidR="00A92AC2" w:rsidRPr="000536BB" w14:paraId="4BBD591F" w14:textId="77777777" w:rsidTr="00A92AC2">
        <w:trPr>
          <w:trHeight w:val="20"/>
        </w:trPr>
        <w:tc>
          <w:tcPr>
            <w:tcW w:w="3600" w:type="dxa"/>
            <w:hideMark/>
          </w:tcPr>
          <w:p w14:paraId="64B2E2DB" w14:textId="77777777" w:rsidR="00A92AC2" w:rsidRPr="000536BB" w:rsidRDefault="00A92AC2" w:rsidP="00A92AC2">
            <w:pPr>
              <w:pStyle w:val="ListParagraph"/>
              <w:numPr>
                <w:ilvl w:val="0"/>
                <w:numId w:val="37"/>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Retail mortgage lending</w:t>
            </w:r>
          </w:p>
        </w:tc>
        <w:tc>
          <w:tcPr>
            <w:tcW w:w="1350" w:type="dxa"/>
          </w:tcPr>
          <w:p w14:paraId="3DB5D609" w14:textId="72E8AE17" w:rsidR="00A92AC2" w:rsidRPr="00A92AC2" w:rsidRDefault="00A92AC2" w:rsidP="00A92AC2">
            <w:pPr>
              <w:tabs>
                <w:tab w:val="decimal" w:pos="1186"/>
              </w:tabs>
              <w:spacing w:line="240" w:lineRule="exact"/>
              <w:ind w:left="-128" w:right="-45"/>
              <w:rPr>
                <w:rFonts w:ascii="CordiaUPC" w:hAnsi="CordiaUPC" w:cs="CordiaUPC"/>
                <w:sz w:val="26"/>
                <w:szCs w:val="26"/>
                <w:cs/>
              </w:rPr>
            </w:pPr>
            <w:r w:rsidRPr="0042384A">
              <w:rPr>
                <w:rFonts w:ascii="CordiaUPC" w:hAnsi="CordiaUPC" w:cs="CordiaUPC"/>
                <w:sz w:val="26"/>
                <w:szCs w:val="26"/>
              </w:rPr>
              <w:t>300,865</w:t>
            </w:r>
          </w:p>
        </w:tc>
        <w:tc>
          <w:tcPr>
            <w:tcW w:w="270" w:type="dxa"/>
            <w:vAlign w:val="bottom"/>
          </w:tcPr>
          <w:p w14:paraId="03E0DA7C" w14:textId="77777777" w:rsidR="00A92AC2" w:rsidRPr="000536BB" w:rsidRDefault="00A92AC2" w:rsidP="00A92AC2">
            <w:pPr>
              <w:tabs>
                <w:tab w:val="decimal" w:pos="955"/>
              </w:tabs>
              <w:spacing w:line="240" w:lineRule="exact"/>
              <w:ind w:left="-128" w:right="-198"/>
              <w:jc w:val="thaiDistribute"/>
              <w:rPr>
                <w:rFonts w:ascii="CordiaUPC" w:hAnsi="CordiaUPC" w:cs="CordiaUPC"/>
                <w:b/>
                <w:bCs/>
                <w:sz w:val="26"/>
                <w:szCs w:val="26"/>
              </w:rPr>
            </w:pPr>
          </w:p>
        </w:tc>
        <w:tc>
          <w:tcPr>
            <w:tcW w:w="1366" w:type="dxa"/>
            <w:vAlign w:val="bottom"/>
          </w:tcPr>
          <w:p w14:paraId="642A77E6" w14:textId="6383416D" w:rsidR="00A92AC2" w:rsidRPr="00A92AC2" w:rsidRDefault="00A92AC2" w:rsidP="00A92AC2">
            <w:pPr>
              <w:tabs>
                <w:tab w:val="decimal" w:pos="1186"/>
              </w:tabs>
              <w:spacing w:line="240" w:lineRule="exact"/>
              <w:ind w:left="-128" w:right="-45"/>
              <w:rPr>
                <w:rFonts w:ascii="CordiaUPC" w:hAnsi="CordiaUPC" w:cs="CordiaUPC"/>
                <w:sz w:val="26"/>
                <w:szCs w:val="26"/>
              </w:rPr>
            </w:pPr>
            <w:r w:rsidRPr="00A92AC2">
              <w:rPr>
                <w:rFonts w:ascii="CordiaUPC" w:hAnsi="CordiaUPC" w:cs="CordiaUPC"/>
                <w:sz w:val="26"/>
                <w:szCs w:val="26"/>
              </w:rPr>
              <w:t>296,</w:t>
            </w:r>
            <w:r w:rsidR="00E51DD5">
              <w:rPr>
                <w:rFonts w:ascii="CordiaUPC" w:hAnsi="CordiaUPC" w:cs="CordiaUPC"/>
                <w:sz w:val="26"/>
                <w:szCs w:val="26"/>
              </w:rPr>
              <w:t>074</w:t>
            </w:r>
          </w:p>
        </w:tc>
        <w:tc>
          <w:tcPr>
            <w:tcW w:w="241" w:type="dxa"/>
            <w:vAlign w:val="bottom"/>
          </w:tcPr>
          <w:p w14:paraId="4C469CE1" w14:textId="77777777" w:rsidR="00A92AC2" w:rsidRPr="000536BB" w:rsidRDefault="00A92AC2" w:rsidP="00A92AC2">
            <w:pPr>
              <w:tabs>
                <w:tab w:val="decimal" w:pos="702"/>
                <w:tab w:val="decimal" w:pos="955"/>
              </w:tabs>
              <w:spacing w:line="240" w:lineRule="exact"/>
              <w:ind w:left="-128" w:right="-45"/>
              <w:jc w:val="right"/>
              <w:rPr>
                <w:rFonts w:ascii="CordiaUPC" w:hAnsi="CordiaUPC" w:cs="CordiaUPC"/>
                <w:b/>
                <w:bCs/>
                <w:sz w:val="26"/>
                <w:szCs w:val="26"/>
                <w:highlight w:val="yellow"/>
              </w:rPr>
            </w:pPr>
          </w:p>
        </w:tc>
        <w:tc>
          <w:tcPr>
            <w:tcW w:w="2880" w:type="dxa"/>
          </w:tcPr>
          <w:p w14:paraId="4BFD33E9" w14:textId="77777777" w:rsidR="00A92AC2" w:rsidRPr="000536BB" w:rsidRDefault="00A92AC2" w:rsidP="00A92AC2">
            <w:pPr>
              <w:tabs>
                <w:tab w:val="decimal" w:pos="702"/>
              </w:tabs>
              <w:spacing w:line="240" w:lineRule="exact"/>
              <w:ind w:left="-20" w:right="-45"/>
              <w:rPr>
                <w:rFonts w:ascii="CordiaUPC" w:hAnsi="CordiaUPC" w:cs="CordiaUPC"/>
                <w:sz w:val="26"/>
                <w:szCs w:val="26"/>
              </w:rPr>
            </w:pPr>
            <w:r w:rsidRPr="000536BB">
              <w:rPr>
                <w:rFonts w:ascii="CordiaUPC" w:hAnsi="CordiaUPC" w:cs="CordiaUPC" w:hint="cs"/>
                <w:sz w:val="26"/>
                <w:szCs w:val="26"/>
              </w:rPr>
              <w:t>Properties</w:t>
            </w:r>
          </w:p>
        </w:tc>
      </w:tr>
      <w:tr w:rsidR="00A92AC2" w:rsidRPr="000536BB" w14:paraId="71E79294" w14:textId="77777777" w:rsidTr="00A92AC2">
        <w:trPr>
          <w:trHeight w:val="20"/>
        </w:trPr>
        <w:tc>
          <w:tcPr>
            <w:tcW w:w="3600" w:type="dxa"/>
            <w:hideMark/>
          </w:tcPr>
          <w:p w14:paraId="3A10CE2F" w14:textId="77777777" w:rsidR="00A92AC2" w:rsidRPr="000536BB" w:rsidRDefault="00A92AC2" w:rsidP="00A92AC2">
            <w:pPr>
              <w:pStyle w:val="ListParagraph"/>
              <w:numPr>
                <w:ilvl w:val="0"/>
                <w:numId w:val="37"/>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Hire purchase</w:t>
            </w:r>
          </w:p>
        </w:tc>
        <w:tc>
          <w:tcPr>
            <w:tcW w:w="1350" w:type="dxa"/>
          </w:tcPr>
          <w:p w14:paraId="31C2A556" w14:textId="636BAACE" w:rsidR="00A92AC2" w:rsidRPr="000536BB" w:rsidRDefault="00A92AC2" w:rsidP="00A92AC2">
            <w:pPr>
              <w:tabs>
                <w:tab w:val="decimal" w:pos="1186"/>
              </w:tabs>
              <w:spacing w:line="240" w:lineRule="exact"/>
              <w:ind w:left="-128" w:right="-45"/>
              <w:rPr>
                <w:rFonts w:ascii="CordiaUPC" w:hAnsi="CordiaUPC" w:cs="CordiaUPC"/>
                <w:sz w:val="26"/>
                <w:szCs w:val="26"/>
                <w:cs/>
              </w:rPr>
            </w:pPr>
            <w:r w:rsidRPr="0042384A">
              <w:rPr>
                <w:rFonts w:ascii="CordiaUPC" w:hAnsi="CordiaUPC" w:cs="CordiaUPC"/>
                <w:sz w:val="26"/>
                <w:szCs w:val="26"/>
              </w:rPr>
              <w:t>399,754</w:t>
            </w:r>
          </w:p>
        </w:tc>
        <w:tc>
          <w:tcPr>
            <w:tcW w:w="270" w:type="dxa"/>
            <w:vAlign w:val="bottom"/>
          </w:tcPr>
          <w:p w14:paraId="134D99EE" w14:textId="77777777" w:rsidR="00A92AC2" w:rsidRPr="000536BB" w:rsidRDefault="00A92AC2" w:rsidP="00A92AC2">
            <w:pPr>
              <w:tabs>
                <w:tab w:val="decimal" w:pos="955"/>
              </w:tabs>
              <w:spacing w:line="240" w:lineRule="exact"/>
              <w:ind w:left="-128" w:right="-198"/>
              <w:jc w:val="thaiDistribute"/>
              <w:rPr>
                <w:rFonts w:ascii="CordiaUPC" w:hAnsi="CordiaUPC" w:cs="CordiaUPC"/>
                <w:sz w:val="26"/>
                <w:szCs w:val="26"/>
              </w:rPr>
            </w:pPr>
          </w:p>
        </w:tc>
        <w:tc>
          <w:tcPr>
            <w:tcW w:w="1366" w:type="dxa"/>
            <w:vAlign w:val="bottom"/>
          </w:tcPr>
          <w:p w14:paraId="2316F017" w14:textId="64249C86" w:rsidR="00A92AC2" w:rsidRPr="00A92AC2" w:rsidRDefault="00A92AC2" w:rsidP="00A92AC2">
            <w:pPr>
              <w:tabs>
                <w:tab w:val="decimal" w:pos="1186"/>
              </w:tabs>
              <w:spacing w:line="240" w:lineRule="exact"/>
              <w:ind w:left="-128" w:right="-45"/>
              <w:rPr>
                <w:rFonts w:ascii="CordiaUPC" w:hAnsi="CordiaUPC" w:cs="CordiaUPC"/>
                <w:sz w:val="26"/>
                <w:szCs w:val="26"/>
              </w:rPr>
            </w:pPr>
            <w:r w:rsidRPr="00A92AC2">
              <w:rPr>
                <w:rFonts w:ascii="CordiaUPC" w:hAnsi="CordiaUPC" w:cs="CordiaUPC"/>
                <w:sz w:val="26"/>
                <w:szCs w:val="26"/>
              </w:rPr>
              <w:t>404,865</w:t>
            </w:r>
          </w:p>
        </w:tc>
        <w:tc>
          <w:tcPr>
            <w:tcW w:w="241" w:type="dxa"/>
            <w:vAlign w:val="bottom"/>
          </w:tcPr>
          <w:p w14:paraId="420577C6" w14:textId="77777777" w:rsidR="00A92AC2" w:rsidRPr="000536BB" w:rsidRDefault="00A92AC2" w:rsidP="00A92AC2">
            <w:pPr>
              <w:tabs>
                <w:tab w:val="decimal" w:pos="702"/>
                <w:tab w:val="decimal" w:pos="955"/>
              </w:tabs>
              <w:spacing w:line="240" w:lineRule="exact"/>
              <w:ind w:left="-128" w:right="-45"/>
              <w:jc w:val="right"/>
              <w:rPr>
                <w:rFonts w:ascii="CordiaUPC" w:hAnsi="CordiaUPC" w:cs="CordiaUPC"/>
                <w:b/>
                <w:bCs/>
                <w:sz w:val="26"/>
                <w:szCs w:val="26"/>
              </w:rPr>
            </w:pPr>
          </w:p>
        </w:tc>
        <w:tc>
          <w:tcPr>
            <w:tcW w:w="2880" w:type="dxa"/>
          </w:tcPr>
          <w:p w14:paraId="66D0C377" w14:textId="77777777" w:rsidR="00A92AC2" w:rsidRPr="000536BB" w:rsidRDefault="00A92AC2" w:rsidP="00A92AC2">
            <w:pPr>
              <w:spacing w:line="240" w:lineRule="exact"/>
              <w:ind w:left="-20" w:right="-45"/>
              <w:rPr>
                <w:rFonts w:ascii="CordiaUPC" w:hAnsi="CordiaUPC" w:cs="CordiaUPC"/>
                <w:b/>
                <w:bCs/>
                <w:sz w:val="26"/>
                <w:szCs w:val="26"/>
              </w:rPr>
            </w:pPr>
            <w:r w:rsidRPr="000536BB">
              <w:rPr>
                <w:rFonts w:ascii="CordiaUPC" w:hAnsi="CordiaUPC" w:cs="CordiaUPC" w:hint="cs"/>
                <w:sz w:val="26"/>
                <w:szCs w:val="26"/>
              </w:rPr>
              <w:t>Vehicle</w:t>
            </w:r>
          </w:p>
        </w:tc>
      </w:tr>
      <w:tr w:rsidR="00A92AC2" w:rsidRPr="000536BB" w14:paraId="3D344CD7" w14:textId="77777777" w:rsidTr="00A92AC2">
        <w:trPr>
          <w:trHeight w:val="20"/>
        </w:trPr>
        <w:tc>
          <w:tcPr>
            <w:tcW w:w="3600" w:type="dxa"/>
            <w:hideMark/>
          </w:tcPr>
          <w:p w14:paraId="5BEF3C9D" w14:textId="77777777" w:rsidR="00A92AC2" w:rsidRPr="000536BB" w:rsidRDefault="00A92AC2" w:rsidP="00A92AC2">
            <w:pPr>
              <w:pStyle w:val="ListParagraph"/>
              <w:numPr>
                <w:ilvl w:val="0"/>
                <w:numId w:val="37"/>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Others</w:t>
            </w:r>
          </w:p>
        </w:tc>
        <w:tc>
          <w:tcPr>
            <w:tcW w:w="1350" w:type="dxa"/>
          </w:tcPr>
          <w:p w14:paraId="03F52ED4" w14:textId="348483D1" w:rsidR="00A92AC2" w:rsidRPr="000536BB" w:rsidRDefault="00A92AC2" w:rsidP="00A92AC2">
            <w:pPr>
              <w:tabs>
                <w:tab w:val="decimal" w:pos="1186"/>
              </w:tabs>
              <w:spacing w:line="240" w:lineRule="exact"/>
              <w:ind w:left="-128" w:right="-45"/>
              <w:rPr>
                <w:rFonts w:ascii="CordiaUPC" w:hAnsi="CordiaUPC" w:cs="CordiaUPC"/>
                <w:sz w:val="26"/>
                <w:szCs w:val="26"/>
                <w:cs/>
              </w:rPr>
            </w:pPr>
            <w:r w:rsidRPr="0042384A">
              <w:rPr>
                <w:rFonts w:ascii="CordiaUPC" w:hAnsi="CordiaUPC" w:cs="CordiaUPC"/>
                <w:sz w:val="26"/>
                <w:szCs w:val="26"/>
              </w:rPr>
              <w:t>78,489</w:t>
            </w:r>
          </w:p>
        </w:tc>
        <w:tc>
          <w:tcPr>
            <w:tcW w:w="270" w:type="dxa"/>
            <w:vAlign w:val="bottom"/>
          </w:tcPr>
          <w:p w14:paraId="70121BAF" w14:textId="77777777" w:rsidR="00A92AC2" w:rsidRPr="000536BB" w:rsidRDefault="00A92AC2" w:rsidP="00A92AC2">
            <w:pPr>
              <w:tabs>
                <w:tab w:val="decimal" w:pos="955"/>
              </w:tabs>
              <w:spacing w:line="240" w:lineRule="exact"/>
              <w:ind w:left="-128" w:right="-198"/>
              <w:jc w:val="thaiDistribute"/>
              <w:rPr>
                <w:rFonts w:ascii="CordiaUPC" w:hAnsi="CordiaUPC" w:cs="CordiaUPC"/>
                <w:sz w:val="26"/>
                <w:szCs w:val="26"/>
              </w:rPr>
            </w:pPr>
          </w:p>
        </w:tc>
        <w:tc>
          <w:tcPr>
            <w:tcW w:w="1366" w:type="dxa"/>
            <w:vAlign w:val="bottom"/>
          </w:tcPr>
          <w:p w14:paraId="01BCE9E9" w14:textId="7FD680C4" w:rsidR="00A92AC2" w:rsidRPr="00A92AC2" w:rsidRDefault="00A92AC2" w:rsidP="00A92AC2">
            <w:pPr>
              <w:tabs>
                <w:tab w:val="decimal" w:pos="1186"/>
              </w:tabs>
              <w:spacing w:line="240" w:lineRule="exact"/>
              <w:ind w:left="-128" w:right="-45"/>
              <w:rPr>
                <w:rFonts w:ascii="CordiaUPC" w:hAnsi="CordiaUPC" w:cs="CordiaUPC"/>
                <w:sz w:val="26"/>
                <w:szCs w:val="26"/>
              </w:rPr>
            </w:pPr>
            <w:r w:rsidRPr="00A92AC2">
              <w:rPr>
                <w:rFonts w:ascii="CordiaUPC" w:hAnsi="CordiaUPC" w:cs="CordiaUPC"/>
                <w:sz w:val="26"/>
                <w:szCs w:val="26"/>
              </w:rPr>
              <w:t>84,</w:t>
            </w:r>
            <w:r w:rsidR="00E51DD5">
              <w:rPr>
                <w:rFonts w:ascii="CordiaUPC" w:hAnsi="CordiaUPC" w:cs="CordiaUPC"/>
                <w:sz w:val="26"/>
                <w:szCs w:val="26"/>
              </w:rPr>
              <w:t>759</w:t>
            </w:r>
          </w:p>
        </w:tc>
        <w:tc>
          <w:tcPr>
            <w:tcW w:w="241" w:type="dxa"/>
            <w:vAlign w:val="bottom"/>
          </w:tcPr>
          <w:p w14:paraId="47664152" w14:textId="77777777" w:rsidR="00A92AC2" w:rsidRPr="000536BB" w:rsidRDefault="00A92AC2" w:rsidP="00A92AC2">
            <w:pPr>
              <w:tabs>
                <w:tab w:val="decimal" w:pos="955"/>
              </w:tabs>
              <w:spacing w:line="240" w:lineRule="exact"/>
              <w:ind w:left="-128" w:right="-36"/>
              <w:jc w:val="right"/>
              <w:rPr>
                <w:rFonts w:ascii="CordiaUPC" w:hAnsi="CordiaUPC" w:cs="CordiaUPC"/>
                <w:sz w:val="26"/>
                <w:szCs w:val="26"/>
              </w:rPr>
            </w:pPr>
          </w:p>
        </w:tc>
        <w:tc>
          <w:tcPr>
            <w:tcW w:w="2880" w:type="dxa"/>
          </w:tcPr>
          <w:p w14:paraId="38E4D10A" w14:textId="77777777" w:rsidR="00A92AC2" w:rsidRPr="000536BB" w:rsidRDefault="00A92AC2" w:rsidP="00A92AC2">
            <w:pPr>
              <w:tabs>
                <w:tab w:val="left" w:pos="342"/>
              </w:tabs>
              <w:spacing w:line="240" w:lineRule="exact"/>
              <w:ind w:left="-20" w:right="-45"/>
              <w:rPr>
                <w:rFonts w:ascii="CordiaUPC" w:hAnsi="CordiaUPC" w:cs="CordiaUPC"/>
                <w:sz w:val="26"/>
                <w:szCs w:val="26"/>
              </w:rPr>
            </w:pPr>
            <w:r w:rsidRPr="000536BB">
              <w:rPr>
                <w:rFonts w:ascii="CordiaUPC" w:hAnsi="CordiaUPC" w:cs="CordiaUPC" w:hint="cs"/>
                <w:sz w:val="26"/>
                <w:szCs w:val="26"/>
              </w:rPr>
              <w:t>None</w:t>
            </w:r>
          </w:p>
        </w:tc>
      </w:tr>
    </w:tbl>
    <w:p w14:paraId="5B614647" w14:textId="00A9A9CA" w:rsidR="007476D6" w:rsidRPr="00C6130E" w:rsidRDefault="00C6130E" w:rsidP="00C6130E">
      <w:pPr>
        <w:tabs>
          <w:tab w:val="left" w:pos="1032"/>
        </w:tabs>
        <w:rPr>
          <w:rFonts w:ascii="CordiaUPC" w:hAnsi="CordiaUPC" w:cs="CordiaUPC"/>
          <w:sz w:val="18"/>
          <w:szCs w:val="18"/>
        </w:rPr>
      </w:pPr>
      <w:r>
        <w:rPr>
          <w:rFonts w:ascii="CordiaUPC" w:hAnsi="CordiaUPC" w:cs="CordiaUPC"/>
          <w:sz w:val="26"/>
          <w:szCs w:val="26"/>
        </w:rPr>
        <w:tab/>
      </w:r>
    </w:p>
    <w:tbl>
      <w:tblPr>
        <w:tblW w:w="9707" w:type="dxa"/>
        <w:tblInd w:w="450" w:type="dxa"/>
        <w:tblLayout w:type="fixed"/>
        <w:tblLook w:val="04A0" w:firstRow="1" w:lastRow="0" w:firstColumn="1" w:lastColumn="0" w:noHBand="0" w:noVBand="1"/>
      </w:tblPr>
      <w:tblGrid>
        <w:gridCol w:w="3600"/>
        <w:gridCol w:w="1350"/>
        <w:gridCol w:w="270"/>
        <w:gridCol w:w="1366"/>
        <w:gridCol w:w="241"/>
        <w:gridCol w:w="2880"/>
      </w:tblGrid>
      <w:tr w:rsidR="00A92AC2" w:rsidRPr="000536BB" w14:paraId="2E4F0C3D" w14:textId="77777777" w:rsidTr="00D3207F">
        <w:trPr>
          <w:trHeight w:val="20"/>
          <w:tblHeader/>
        </w:trPr>
        <w:tc>
          <w:tcPr>
            <w:tcW w:w="3600" w:type="dxa"/>
            <w:vAlign w:val="bottom"/>
          </w:tcPr>
          <w:p w14:paraId="77E0D46A" w14:textId="77777777" w:rsidR="00A92AC2" w:rsidRPr="00B33C82" w:rsidRDefault="00A92AC2" w:rsidP="00D3207F">
            <w:pPr>
              <w:pStyle w:val="Default"/>
              <w:spacing w:line="240" w:lineRule="exact"/>
              <w:rPr>
                <w:rFonts w:ascii="CordiaUPC" w:eastAsia="Times New Roman" w:hAnsi="CordiaUPC" w:cs="CordiaUPC"/>
                <w:b/>
                <w:bCs/>
                <w:i/>
                <w:iCs/>
                <w:color w:val="auto"/>
                <w:sz w:val="26"/>
                <w:szCs w:val="26"/>
              </w:rPr>
            </w:pPr>
          </w:p>
        </w:tc>
        <w:tc>
          <w:tcPr>
            <w:tcW w:w="2986" w:type="dxa"/>
            <w:gridSpan w:val="3"/>
            <w:vAlign w:val="bottom"/>
          </w:tcPr>
          <w:p w14:paraId="0741D927" w14:textId="7421883B" w:rsidR="00A92AC2" w:rsidRPr="000536BB" w:rsidRDefault="00A92AC2" w:rsidP="00D3207F">
            <w:pPr>
              <w:tabs>
                <w:tab w:val="decimal" w:pos="-125"/>
                <w:tab w:val="left" w:pos="92"/>
              </w:tabs>
              <w:spacing w:line="240" w:lineRule="exact"/>
              <w:ind w:left="-128" w:right="-194" w:hanging="53"/>
              <w:jc w:val="center"/>
              <w:rPr>
                <w:rFonts w:ascii="CordiaUPC" w:hAnsi="CordiaUPC" w:cs="CordiaUPC"/>
                <w:b/>
                <w:bCs/>
                <w:sz w:val="26"/>
                <w:szCs w:val="26"/>
              </w:rPr>
            </w:pPr>
            <w:r>
              <w:rPr>
                <w:rFonts w:ascii="CordiaUPC" w:hAnsi="CordiaUPC" w:cs="CordiaUPC"/>
                <w:b/>
                <w:bCs/>
                <w:sz w:val="26"/>
                <w:szCs w:val="26"/>
              </w:rPr>
              <w:t>Bank only</w:t>
            </w:r>
          </w:p>
        </w:tc>
        <w:tc>
          <w:tcPr>
            <w:tcW w:w="241" w:type="dxa"/>
            <w:vAlign w:val="bottom"/>
          </w:tcPr>
          <w:p w14:paraId="04345D5A" w14:textId="77777777" w:rsidR="00A92AC2" w:rsidRPr="000536BB" w:rsidRDefault="00A92AC2" w:rsidP="00D3207F">
            <w:pPr>
              <w:tabs>
                <w:tab w:val="decimal" w:pos="702"/>
              </w:tabs>
              <w:spacing w:line="240" w:lineRule="exact"/>
              <w:ind w:left="-128" w:right="-45" w:hanging="53"/>
              <w:jc w:val="center"/>
              <w:rPr>
                <w:rFonts w:ascii="CordiaUPC" w:hAnsi="CordiaUPC" w:cs="CordiaUPC"/>
                <w:b/>
                <w:bCs/>
                <w:sz w:val="26"/>
                <w:szCs w:val="26"/>
              </w:rPr>
            </w:pPr>
          </w:p>
        </w:tc>
        <w:tc>
          <w:tcPr>
            <w:tcW w:w="2880" w:type="dxa"/>
            <w:vAlign w:val="bottom"/>
          </w:tcPr>
          <w:p w14:paraId="67EDF14D" w14:textId="77777777" w:rsidR="00A92AC2" w:rsidRPr="000536BB" w:rsidRDefault="00A92AC2" w:rsidP="00D3207F">
            <w:pPr>
              <w:tabs>
                <w:tab w:val="decimal" w:pos="106"/>
              </w:tabs>
              <w:spacing w:line="240" w:lineRule="exact"/>
              <w:ind w:left="-25" w:right="-111" w:hanging="53"/>
              <w:jc w:val="center"/>
              <w:rPr>
                <w:rFonts w:ascii="CordiaUPC" w:hAnsi="CordiaUPC" w:cs="CordiaUPC"/>
                <w:b/>
                <w:bCs/>
                <w:sz w:val="26"/>
                <w:szCs w:val="26"/>
              </w:rPr>
            </w:pPr>
          </w:p>
        </w:tc>
      </w:tr>
      <w:tr w:rsidR="00A92AC2" w:rsidRPr="000536BB" w14:paraId="0B235854" w14:textId="77777777" w:rsidTr="00D3207F">
        <w:trPr>
          <w:trHeight w:val="20"/>
          <w:tblHeader/>
        </w:trPr>
        <w:tc>
          <w:tcPr>
            <w:tcW w:w="3600" w:type="dxa"/>
            <w:vAlign w:val="bottom"/>
          </w:tcPr>
          <w:p w14:paraId="29953DE7" w14:textId="0FD97797" w:rsidR="00A92AC2" w:rsidRPr="000536BB" w:rsidRDefault="00A92AC2" w:rsidP="00D3207F">
            <w:pPr>
              <w:pStyle w:val="Default"/>
              <w:spacing w:line="240" w:lineRule="exact"/>
              <w:rPr>
                <w:rFonts w:ascii="CordiaUPC" w:eastAsia="Times New Roman" w:hAnsi="CordiaUPC" w:cs="CordiaUPC"/>
                <w:b/>
                <w:bCs/>
                <w:color w:val="auto"/>
                <w:sz w:val="26"/>
                <w:szCs w:val="26"/>
                <w:cs/>
              </w:rPr>
            </w:pPr>
          </w:p>
        </w:tc>
        <w:tc>
          <w:tcPr>
            <w:tcW w:w="1350" w:type="dxa"/>
            <w:vAlign w:val="bottom"/>
          </w:tcPr>
          <w:p w14:paraId="5D74942B" w14:textId="77777777" w:rsidR="00A92AC2" w:rsidRPr="00A92AC2" w:rsidRDefault="00A92AC2" w:rsidP="00D3207F">
            <w:pPr>
              <w:tabs>
                <w:tab w:val="decimal" w:pos="-125"/>
                <w:tab w:val="left" w:pos="92"/>
              </w:tabs>
              <w:spacing w:line="240" w:lineRule="exact"/>
              <w:ind w:left="-128" w:right="-194" w:hanging="53"/>
              <w:jc w:val="center"/>
              <w:rPr>
                <w:rFonts w:ascii="CordiaUPC" w:hAnsi="CordiaUPC" w:cs="CordiaUPC"/>
                <w:sz w:val="26"/>
                <w:szCs w:val="26"/>
              </w:rPr>
            </w:pPr>
            <w:r w:rsidRPr="00A92AC2">
              <w:rPr>
                <w:rFonts w:ascii="CordiaUPC" w:hAnsi="CordiaUPC" w:cs="CordiaUPC"/>
                <w:sz w:val="26"/>
                <w:szCs w:val="26"/>
              </w:rPr>
              <w:t xml:space="preserve">30 June </w:t>
            </w:r>
            <w:r w:rsidRPr="00A92AC2">
              <w:rPr>
                <w:rFonts w:ascii="CordiaUPC" w:hAnsi="CordiaUPC" w:cs="CordiaUPC"/>
                <w:sz w:val="26"/>
                <w:szCs w:val="26"/>
              </w:rPr>
              <w:br/>
              <w:t>2021</w:t>
            </w:r>
          </w:p>
        </w:tc>
        <w:tc>
          <w:tcPr>
            <w:tcW w:w="270" w:type="dxa"/>
            <w:vAlign w:val="bottom"/>
          </w:tcPr>
          <w:p w14:paraId="5C6519E0" w14:textId="77777777" w:rsidR="00A92AC2" w:rsidRPr="00A92AC2" w:rsidRDefault="00A92AC2" w:rsidP="00D3207F">
            <w:pPr>
              <w:tabs>
                <w:tab w:val="decimal" w:pos="-125"/>
                <w:tab w:val="left" w:pos="92"/>
              </w:tabs>
              <w:spacing w:line="240" w:lineRule="exact"/>
              <w:ind w:left="-128" w:right="-194" w:hanging="53"/>
              <w:jc w:val="center"/>
              <w:rPr>
                <w:rFonts w:ascii="CordiaUPC" w:hAnsi="CordiaUPC" w:cs="CordiaUPC"/>
                <w:sz w:val="26"/>
                <w:szCs w:val="26"/>
              </w:rPr>
            </w:pPr>
          </w:p>
        </w:tc>
        <w:tc>
          <w:tcPr>
            <w:tcW w:w="1366" w:type="dxa"/>
            <w:vAlign w:val="bottom"/>
          </w:tcPr>
          <w:p w14:paraId="2D9E8190" w14:textId="77777777" w:rsidR="00A92AC2" w:rsidRPr="00A92AC2" w:rsidRDefault="00A92AC2" w:rsidP="00D3207F">
            <w:pPr>
              <w:tabs>
                <w:tab w:val="decimal" w:pos="-125"/>
                <w:tab w:val="left" w:pos="92"/>
              </w:tabs>
              <w:spacing w:line="240" w:lineRule="exact"/>
              <w:ind w:left="-128" w:right="-194" w:hanging="53"/>
              <w:jc w:val="center"/>
              <w:rPr>
                <w:rFonts w:ascii="CordiaUPC" w:hAnsi="CordiaUPC" w:cs="CordiaUPC"/>
                <w:sz w:val="26"/>
                <w:szCs w:val="26"/>
              </w:rPr>
            </w:pPr>
            <w:r w:rsidRPr="00A92AC2">
              <w:rPr>
                <w:rFonts w:ascii="CordiaUPC" w:hAnsi="CordiaUPC" w:cs="CordiaUPC"/>
                <w:sz w:val="26"/>
                <w:szCs w:val="26"/>
              </w:rPr>
              <w:t xml:space="preserve">31 December </w:t>
            </w:r>
            <w:r w:rsidRPr="00A92AC2">
              <w:rPr>
                <w:rFonts w:ascii="CordiaUPC" w:hAnsi="CordiaUPC" w:cs="CordiaUPC"/>
                <w:sz w:val="26"/>
                <w:szCs w:val="26"/>
              </w:rPr>
              <w:br/>
              <w:t>2020</w:t>
            </w:r>
          </w:p>
        </w:tc>
        <w:tc>
          <w:tcPr>
            <w:tcW w:w="241" w:type="dxa"/>
            <w:vAlign w:val="bottom"/>
          </w:tcPr>
          <w:p w14:paraId="34DD4D53" w14:textId="77777777" w:rsidR="00A92AC2" w:rsidRPr="000536BB" w:rsidRDefault="00A92AC2" w:rsidP="00D3207F">
            <w:pPr>
              <w:tabs>
                <w:tab w:val="decimal" w:pos="702"/>
              </w:tabs>
              <w:spacing w:line="240" w:lineRule="exact"/>
              <w:ind w:left="-128" w:right="-45" w:hanging="53"/>
              <w:jc w:val="center"/>
              <w:rPr>
                <w:rFonts w:ascii="CordiaUPC" w:hAnsi="CordiaUPC" w:cs="CordiaUPC"/>
                <w:b/>
                <w:bCs/>
                <w:sz w:val="26"/>
                <w:szCs w:val="26"/>
              </w:rPr>
            </w:pPr>
          </w:p>
        </w:tc>
        <w:tc>
          <w:tcPr>
            <w:tcW w:w="2880" w:type="dxa"/>
            <w:vAlign w:val="bottom"/>
            <w:hideMark/>
          </w:tcPr>
          <w:p w14:paraId="28EC4517" w14:textId="75E21C6E" w:rsidR="00A92AC2" w:rsidRPr="000536BB" w:rsidRDefault="00A92AC2" w:rsidP="00D3207F">
            <w:pPr>
              <w:tabs>
                <w:tab w:val="decimal" w:pos="106"/>
              </w:tabs>
              <w:spacing w:line="240" w:lineRule="exact"/>
              <w:ind w:left="-25" w:right="-111" w:hanging="53"/>
              <w:jc w:val="center"/>
              <w:rPr>
                <w:rFonts w:ascii="CordiaUPC" w:hAnsi="CordiaUPC" w:cs="CordiaUPC"/>
                <w:b/>
                <w:bCs/>
                <w:sz w:val="26"/>
                <w:szCs w:val="26"/>
              </w:rPr>
            </w:pPr>
          </w:p>
        </w:tc>
      </w:tr>
      <w:tr w:rsidR="00A92AC2" w:rsidRPr="000536BB" w14:paraId="4D8EF760" w14:textId="77777777" w:rsidTr="00D3207F">
        <w:trPr>
          <w:trHeight w:val="20"/>
        </w:trPr>
        <w:tc>
          <w:tcPr>
            <w:tcW w:w="3600" w:type="dxa"/>
            <w:hideMark/>
          </w:tcPr>
          <w:p w14:paraId="6600413D" w14:textId="24CD94F4" w:rsidR="00A92AC2" w:rsidRPr="000536BB" w:rsidRDefault="00E51DD5" w:rsidP="00D3207F">
            <w:pPr>
              <w:tabs>
                <w:tab w:val="left" w:pos="342"/>
              </w:tabs>
              <w:spacing w:line="240" w:lineRule="exact"/>
              <w:ind w:right="-606"/>
              <w:jc w:val="thaiDistribute"/>
              <w:rPr>
                <w:rFonts w:ascii="CordiaUPC" w:hAnsi="CordiaUPC" w:cs="CordiaUPC"/>
                <w:sz w:val="26"/>
                <w:szCs w:val="26"/>
                <w:cs/>
              </w:rPr>
            </w:pPr>
            <w:r w:rsidRPr="000536BB">
              <w:rPr>
                <w:rFonts w:ascii="CordiaUPC" w:eastAsia="Times New Roman" w:hAnsi="CordiaUPC" w:cs="CordiaUPC" w:hint="cs"/>
                <w:b/>
                <w:bCs/>
                <w:sz w:val="26"/>
                <w:szCs w:val="26"/>
              </w:rPr>
              <w:t>Type of credit exposures</w:t>
            </w:r>
          </w:p>
        </w:tc>
        <w:tc>
          <w:tcPr>
            <w:tcW w:w="2986" w:type="dxa"/>
            <w:gridSpan w:val="3"/>
            <w:vAlign w:val="bottom"/>
          </w:tcPr>
          <w:p w14:paraId="32D3C03D" w14:textId="77777777" w:rsidR="00A92AC2" w:rsidRPr="000536BB" w:rsidRDefault="00A92AC2" w:rsidP="00D3207F">
            <w:pPr>
              <w:tabs>
                <w:tab w:val="decimal" w:pos="702"/>
              </w:tabs>
              <w:spacing w:line="240" w:lineRule="exact"/>
              <w:ind w:left="-128" w:right="-45" w:firstLine="104"/>
              <w:jc w:val="center"/>
              <w:rPr>
                <w:rFonts w:ascii="CordiaUPC" w:hAnsi="CordiaUPC" w:cs="CordiaUPC"/>
                <w:sz w:val="26"/>
                <w:szCs w:val="26"/>
              </w:rPr>
            </w:pPr>
            <w:r w:rsidRPr="000536BB">
              <w:rPr>
                <w:rFonts w:ascii="CordiaUPC" w:hAnsi="CordiaUPC" w:cs="CordiaUPC" w:hint="cs"/>
                <w:i/>
                <w:iCs/>
                <w:sz w:val="26"/>
                <w:szCs w:val="26"/>
              </w:rPr>
              <w:t>(in million Baht)</w:t>
            </w:r>
          </w:p>
        </w:tc>
        <w:tc>
          <w:tcPr>
            <w:tcW w:w="241" w:type="dxa"/>
            <w:vAlign w:val="bottom"/>
          </w:tcPr>
          <w:p w14:paraId="0082C067" w14:textId="77777777" w:rsidR="00A92AC2" w:rsidRPr="000536BB" w:rsidRDefault="00A92AC2" w:rsidP="00D3207F">
            <w:pPr>
              <w:tabs>
                <w:tab w:val="decimal" w:pos="702"/>
              </w:tabs>
              <w:spacing w:line="240" w:lineRule="exact"/>
              <w:ind w:left="-128" w:right="-45"/>
              <w:jc w:val="right"/>
              <w:rPr>
                <w:rFonts w:ascii="CordiaUPC" w:hAnsi="CordiaUPC" w:cs="CordiaUPC"/>
                <w:sz w:val="26"/>
                <w:szCs w:val="26"/>
              </w:rPr>
            </w:pPr>
          </w:p>
        </w:tc>
        <w:tc>
          <w:tcPr>
            <w:tcW w:w="2880" w:type="dxa"/>
          </w:tcPr>
          <w:p w14:paraId="331BD389" w14:textId="7E698E62" w:rsidR="00A92AC2" w:rsidRPr="000536BB" w:rsidRDefault="00E51DD5" w:rsidP="00D3207F">
            <w:pPr>
              <w:tabs>
                <w:tab w:val="decimal" w:pos="340"/>
              </w:tabs>
              <w:spacing w:line="240" w:lineRule="exact"/>
              <w:ind w:left="-20" w:right="-45"/>
              <w:rPr>
                <w:rFonts w:ascii="CordiaUPC" w:hAnsi="CordiaUPC" w:cs="CordiaUPC"/>
                <w:sz w:val="26"/>
                <w:szCs w:val="26"/>
              </w:rPr>
            </w:pPr>
            <w:r w:rsidRPr="000536BB">
              <w:rPr>
                <w:rFonts w:ascii="CordiaUPC" w:hAnsi="CordiaUPC" w:cs="CordiaUPC" w:hint="cs"/>
                <w:b/>
                <w:bCs/>
                <w:sz w:val="26"/>
                <w:szCs w:val="26"/>
              </w:rPr>
              <w:t>Principal type of collateral held</w:t>
            </w:r>
          </w:p>
        </w:tc>
      </w:tr>
      <w:tr w:rsidR="00A92AC2" w:rsidRPr="000536BB" w14:paraId="5598AF2B" w14:textId="77777777" w:rsidTr="00D3207F">
        <w:trPr>
          <w:trHeight w:val="20"/>
        </w:trPr>
        <w:tc>
          <w:tcPr>
            <w:tcW w:w="3600" w:type="dxa"/>
            <w:hideMark/>
          </w:tcPr>
          <w:p w14:paraId="00B50398" w14:textId="77777777" w:rsidR="00A92AC2" w:rsidRPr="000536BB" w:rsidRDefault="00A92AC2" w:rsidP="00D3207F">
            <w:pPr>
              <w:tabs>
                <w:tab w:val="left" w:pos="232"/>
              </w:tabs>
              <w:spacing w:line="240" w:lineRule="exact"/>
              <w:ind w:right="-606"/>
              <w:rPr>
                <w:rFonts w:ascii="CordiaUPC" w:hAnsi="CordiaUPC" w:cs="CordiaUPC"/>
                <w:sz w:val="26"/>
                <w:szCs w:val="26"/>
                <w:cs/>
              </w:rPr>
            </w:pPr>
            <w:r w:rsidRPr="000536BB">
              <w:rPr>
                <w:rFonts w:ascii="CordiaUPC" w:hAnsi="CordiaUPC" w:cs="CordiaUPC" w:hint="cs"/>
                <w:sz w:val="26"/>
                <w:szCs w:val="26"/>
              </w:rPr>
              <w:t xml:space="preserve">Loans to customers and accrued </w:t>
            </w:r>
            <w:r>
              <w:rPr>
                <w:rFonts w:ascii="CordiaUPC" w:hAnsi="CordiaUPC" w:cs="CordiaUPC"/>
                <w:sz w:val="26"/>
                <w:szCs w:val="26"/>
              </w:rPr>
              <w:br/>
              <w:t xml:space="preserve">   </w:t>
            </w:r>
            <w:r w:rsidRPr="000536BB">
              <w:rPr>
                <w:rFonts w:ascii="CordiaUPC" w:hAnsi="CordiaUPC" w:cs="CordiaUPC" w:hint="cs"/>
                <w:sz w:val="26"/>
                <w:szCs w:val="26"/>
              </w:rPr>
              <w:t>interest receivables</w:t>
            </w:r>
          </w:p>
        </w:tc>
        <w:tc>
          <w:tcPr>
            <w:tcW w:w="1350" w:type="dxa"/>
            <w:vAlign w:val="bottom"/>
          </w:tcPr>
          <w:p w14:paraId="3B57949E" w14:textId="77777777" w:rsidR="00A92AC2" w:rsidRPr="00A92AC2" w:rsidRDefault="00A92AC2" w:rsidP="00D3207F">
            <w:pPr>
              <w:tabs>
                <w:tab w:val="decimal" w:pos="1186"/>
              </w:tabs>
              <w:spacing w:line="240" w:lineRule="exact"/>
              <w:ind w:left="-128" w:right="-45"/>
              <w:rPr>
                <w:rFonts w:ascii="CordiaUPC" w:hAnsi="CordiaUPC" w:cs="CordiaUPC"/>
                <w:sz w:val="26"/>
                <w:szCs w:val="26"/>
                <w:cs/>
              </w:rPr>
            </w:pPr>
          </w:p>
        </w:tc>
        <w:tc>
          <w:tcPr>
            <w:tcW w:w="270" w:type="dxa"/>
            <w:vAlign w:val="bottom"/>
          </w:tcPr>
          <w:p w14:paraId="29ED464C" w14:textId="77777777" w:rsidR="00A92AC2" w:rsidRPr="000536BB" w:rsidRDefault="00A92AC2" w:rsidP="00D3207F">
            <w:pPr>
              <w:tabs>
                <w:tab w:val="decimal" w:pos="702"/>
              </w:tabs>
              <w:spacing w:line="240" w:lineRule="exact"/>
              <w:ind w:left="-128" w:right="-45"/>
              <w:jc w:val="thaiDistribute"/>
              <w:rPr>
                <w:rFonts w:ascii="CordiaUPC" w:hAnsi="CordiaUPC" w:cs="CordiaUPC"/>
                <w:sz w:val="26"/>
                <w:szCs w:val="26"/>
              </w:rPr>
            </w:pPr>
          </w:p>
        </w:tc>
        <w:tc>
          <w:tcPr>
            <w:tcW w:w="1366" w:type="dxa"/>
            <w:vAlign w:val="bottom"/>
          </w:tcPr>
          <w:p w14:paraId="0EAE88D6" w14:textId="77777777" w:rsidR="00A92AC2" w:rsidRPr="000536BB" w:rsidRDefault="00A92AC2" w:rsidP="00D3207F">
            <w:pPr>
              <w:tabs>
                <w:tab w:val="decimal" w:pos="1186"/>
              </w:tabs>
              <w:spacing w:line="240" w:lineRule="exact"/>
              <w:ind w:left="-128" w:right="-45"/>
              <w:rPr>
                <w:rFonts w:ascii="CordiaUPC" w:hAnsi="CordiaUPC" w:cs="CordiaUPC"/>
                <w:sz w:val="26"/>
                <w:szCs w:val="26"/>
              </w:rPr>
            </w:pPr>
          </w:p>
        </w:tc>
        <w:tc>
          <w:tcPr>
            <w:tcW w:w="241" w:type="dxa"/>
            <w:vAlign w:val="bottom"/>
          </w:tcPr>
          <w:p w14:paraId="58C42832" w14:textId="77777777" w:rsidR="00A92AC2" w:rsidRPr="000536BB" w:rsidRDefault="00A92AC2" w:rsidP="00D3207F">
            <w:pPr>
              <w:tabs>
                <w:tab w:val="decimal" w:pos="702"/>
              </w:tabs>
              <w:spacing w:line="240" w:lineRule="exact"/>
              <w:ind w:left="-128" w:right="-45"/>
              <w:jc w:val="right"/>
              <w:rPr>
                <w:rFonts w:ascii="CordiaUPC" w:hAnsi="CordiaUPC" w:cs="CordiaUPC"/>
                <w:sz w:val="26"/>
                <w:szCs w:val="26"/>
              </w:rPr>
            </w:pPr>
          </w:p>
        </w:tc>
        <w:tc>
          <w:tcPr>
            <w:tcW w:w="2880" w:type="dxa"/>
          </w:tcPr>
          <w:p w14:paraId="7846F7AD" w14:textId="77777777" w:rsidR="00A92AC2" w:rsidRPr="000536BB" w:rsidRDefault="00A92AC2" w:rsidP="00D3207F">
            <w:pPr>
              <w:tabs>
                <w:tab w:val="decimal" w:pos="702"/>
              </w:tabs>
              <w:spacing w:line="240" w:lineRule="exact"/>
              <w:ind w:left="-20" w:right="-45"/>
              <w:rPr>
                <w:rFonts w:ascii="CordiaUPC" w:hAnsi="CordiaUPC" w:cs="CordiaUPC"/>
                <w:sz w:val="26"/>
                <w:szCs w:val="26"/>
              </w:rPr>
            </w:pPr>
          </w:p>
        </w:tc>
      </w:tr>
      <w:tr w:rsidR="00A92AC2" w:rsidRPr="000536BB" w14:paraId="67CCA579" w14:textId="77777777" w:rsidTr="00D3207F">
        <w:trPr>
          <w:trHeight w:val="20"/>
        </w:trPr>
        <w:tc>
          <w:tcPr>
            <w:tcW w:w="3600" w:type="dxa"/>
            <w:hideMark/>
          </w:tcPr>
          <w:p w14:paraId="5D84E042" w14:textId="77777777" w:rsidR="00A92AC2" w:rsidRPr="000536BB" w:rsidRDefault="00A92AC2" w:rsidP="00A92AC2">
            <w:pPr>
              <w:pStyle w:val="ListParagraph"/>
              <w:numPr>
                <w:ilvl w:val="0"/>
                <w:numId w:val="37"/>
              </w:numPr>
              <w:spacing w:line="240" w:lineRule="exact"/>
              <w:ind w:left="254" w:right="-606" w:hanging="180"/>
              <w:rPr>
                <w:rFonts w:ascii="CordiaUPC" w:hAnsi="CordiaUPC" w:cs="CordiaUPC"/>
                <w:sz w:val="26"/>
                <w:szCs w:val="26"/>
                <w:cs/>
              </w:rPr>
            </w:pPr>
            <w:r w:rsidRPr="000536BB">
              <w:rPr>
                <w:rFonts w:ascii="CordiaUPC" w:hAnsi="CordiaUPC" w:cs="CordiaUPC" w:hint="cs"/>
                <w:sz w:val="26"/>
                <w:szCs w:val="26"/>
              </w:rPr>
              <w:t>Loans to corporate customers</w:t>
            </w:r>
          </w:p>
        </w:tc>
        <w:tc>
          <w:tcPr>
            <w:tcW w:w="1350" w:type="dxa"/>
          </w:tcPr>
          <w:p w14:paraId="4D9C236F" w14:textId="18723F64" w:rsidR="00A92AC2" w:rsidRPr="00A92AC2" w:rsidRDefault="00A92AC2" w:rsidP="00A92AC2">
            <w:pPr>
              <w:tabs>
                <w:tab w:val="decimal" w:pos="1186"/>
              </w:tabs>
              <w:spacing w:line="240" w:lineRule="exact"/>
              <w:ind w:left="-128" w:right="-45"/>
              <w:rPr>
                <w:rFonts w:ascii="CordiaUPC" w:hAnsi="CordiaUPC" w:cs="CordiaUPC"/>
                <w:sz w:val="26"/>
                <w:szCs w:val="26"/>
                <w:cs/>
              </w:rPr>
            </w:pPr>
            <w:r w:rsidRPr="00A92AC2">
              <w:rPr>
                <w:rFonts w:ascii="CordiaUPC" w:eastAsia="Times New Roman" w:hAnsi="CordiaUPC" w:cs="CordiaUPC"/>
                <w:sz w:val="26"/>
                <w:szCs w:val="26"/>
              </w:rPr>
              <w:t>461,034</w:t>
            </w:r>
          </w:p>
        </w:tc>
        <w:tc>
          <w:tcPr>
            <w:tcW w:w="270" w:type="dxa"/>
            <w:vAlign w:val="bottom"/>
          </w:tcPr>
          <w:p w14:paraId="7A0842E5" w14:textId="77777777" w:rsidR="00A92AC2" w:rsidRPr="000536BB" w:rsidRDefault="00A92AC2" w:rsidP="00A92AC2">
            <w:pPr>
              <w:tabs>
                <w:tab w:val="decimal" w:pos="955"/>
              </w:tabs>
              <w:spacing w:line="240" w:lineRule="exact"/>
              <w:ind w:left="-128" w:right="-198"/>
              <w:jc w:val="thaiDistribute"/>
              <w:rPr>
                <w:rFonts w:ascii="CordiaUPC" w:hAnsi="CordiaUPC" w:cs="CordiaUPC"/>
                <w:b/>
                <w:bCs/>
                <w:sz w:val="26"/>
                <w:szCs w:val="26"/>
              </w:rPr>
            </w:pPr>
          </w:p>
        </w:tc>
        <w:tc>
          <w:tcPr>
            <w:tcW w:w="1366" w:type="dxa"/>
          </w:tcPr>
          <w:p w14:paraId="29FB48C6" w14:textId="33F28739" w:rsidR="00A92AC2" w:rsidRPr="00A92AC2" w:rsidRDefault="00A92AC2" w:rsidP="00A92AC2">
            <w:pPr>
              <w:tabs>
                <w:tab w:val="decimal" w:pos="1186"/>
              </w:tabs>
              <w:spacing w:line="240" w:lineRule="exact"/>
              <w:ind w:left="-128" w:right="-45"/>
              <w:rPr>
                <w:rFonts w:ascii="CordiaUPC" w:hAnsi="CordiaUPC" w:cs="CordiaUPC"/>
                <w:sz w:val="26"/>
                <w:szCs w:val="26"/>
              </w:rPr>
            </w:pPr>
            <w:r w:rsidRPr="008F7910">
              <w:rPr>
                <w:rFonts w:ascii="CordiaUPC" w:hAnsi="CordiaUPC" w:cs="CordiaUPC"/>
                <w:sz w:val="26"/>
                <w:szCs w:val="26"/>
              </w:rPr>
              <w:t>47</w:t>
            </w:r>
            <w:r>
              <w:rPr>
                <w:rFonts w:ascii="CordiaUPC" w:hAnsi="CordiaUPC" w:cs="CordiaUPC"/>
                <w:sz w:val="26"/>
                <w:szCs w:val="26"/>
              </w:rPr>
              <w:t>3</w:t>
            </w:r>
            <w:r w:rsidRPr="008F7910">
              <w:rPr>
                <w:rFonts w:ascii="CordiaUPC" w:hAnsi="CordiaUPC" w:cs="CordiaUPC"/>
                <w:sz w:val="26"/>
                <w:szCs w:val="26"/>
              </w:rPr>
              <w:t>,</w:t>
            </w:r>
            <w:r>
              <w:rPr>
                <w:rFonts w:ascii="CordiaUPC" w:hAnsi="CordiaUPC" w:cs="CordiaUPC"/>
                <w:sz w:val="26"/>
                <w:szCs w:val="26"/>
              </w:rPr>
              <w:t>667</w:t>
            </w:r>
          </w:p>
        </w:tc>
        <w:tc>
          <w:tcPr>
            <w:tcW w:w="241" w:type="dxa"/>
            <w:vAlign w:val="bottom"/>
          </w:tcPr>
          <w:p w14:paraId="282397E4" w14:textId="77777777" w:rsidR="00A92AC2" w:rsidRPr="000536BB" w:rsidRDefault="00A92AC2" w:rsidP="00A92AC2">
            <w:pPr>
              <w:tabs>
                <w:tab w:val="decimal" w:pos="702"/>
              </w:tabs>
              <w:spacing w:line="240" w:lineRule="exact"/>
              <w:ind w:left="-128" w:right="-45"/>
              <w:jc w:val="right"/>
              <w:rPr>
                <w:rFonts w:ascii="CordiaUPC" w:hAnsi="CordiaUPC" w:cs="CordiaUPC"/>
                <w:sz w:val="26"/>
                <w:szCs w:val="26"/>
              </w:rPr>
            </w:pPr>
          </w:p>
        </w:tc>
        <w:tc>
          <w:tcPr>
            <w:tcW w:w="2880" w:type="dxa"/>
            <w:hideMark/>
          </w:tcPr>
          <w:p w14:paraId="7886D600" w14:textId="586B7C65" w:rsidR="00A92AC2" w:rsidRPr="000536BB" w:rsidRDefault="00A92AC2" w:rsidP="00A92AC2">
            <w:pPr>
              <w:spacing w:line="240" w:lineRule="exact"/>
              <w:ind w:left="-20" w:right="-123"/>
              <w:rPr>
                <w:rFonts w:ascii="CordiaUPC" w:hAnsi="CordiaUPC" w:cs="CordiaUPC"/>
                <w:sz w:val="26"/>
                <w:szCs w:val="26"/>
              </w:rPr>
            </w:pPr>
            <w:r w:rsidRPr="000536BB">
              <w:rPr>
                <w:rFonts w:ascii="CordiaUPC" w:hAnsi="CordiaUPC" w:cs="CordiaUPC" w:hint="cs"/>
                <w:sz w:val="26"/>
                <w:szCs w:val="26"/>
              </w:rPr>
              <w:t>Properties, plant</w:t>
            </w:r>
            <w:r>
              <w:rPr>
                <w:rFonts w:ascii="CordiaUPC" w:hAnsi="CordiaUPC" w:cs="CordiaUPC"/>
                <w:sz w:val="26"/>
                <w:szCs w:val="26"/>
              </w:rPr>
              <w:t xml:space="preserve"> </w:t>
            </w:r>
            <w:r w:rsidRPr="000536BB">
              <w:rPr>
                <w:rFonts w:ascii="CordiaUPC" w:hAnsi="CordiaUPC" w:cs="CordiaUPC" w:hint="cs"/>
                <w:sz w:val="26"/>
                <w:szCs w:val="26"/>
              </w:rPr>
              <w:t>and</w:t>
            </w:r>
            <w:r>
              <w:rPr>
                <w:rFonts w:ascii="CordiaUPC" w:hAnsi="CordiaUPC" w:cs="CordiaUPC"/>
                <w:sz w:val="26"/>
                <w:szCs w:val="26"/>
              </w:rPr>
              <w:t xml:space="preserve"> </w:t>
            </w:r>
            <w:r w:rsidRPr="000536BB">
              <w:rPr>
                <w:rFonts w:ascii="CordiaUPC" w:hAnsi="CordiaUPC" w:cs="CordiaUPC" w:hint="cs"/>
                <w:sz w:val="26"/>
                <w:szCs w:val="26"/>
              </w:rPr>
              <w:t>guarantee by</w:t>
            </w:r>
          </w:p>
        </w:tc>
      </w:tr>
      <w:tr w:rsidR="00A92AC2" w:rsidRPr="000536BB" w14:paraId="33508B26" w14:textId="77777777" w:rsidTr="00D3207F">
        <w:trPr>
          <w:trHeight w:val="20"/>
        </w:trPr>
        <w:tc>
          <w:tcPr>
            <w:tcW w:w="3600" w:type="dxa"/>
          </w:tcPr>
          <w:p w14:paraId="30F50D51" w14:textId="77777777" w:rsidR="00A92AC2" w:rsidRPr="000536BB" w:rsidRDefault="00A92AC2" w:rsidP="00A92AC2">
            <w:pPr>
              <w:pStyle w:val="ListParagraph"/>
              <w:spacing w:line="240" w:lineRule="exact"/>
              <w:ind w:left="254" w:right="-606"/>
              <w:jc w:val="thaiDistribute"/>
              <w:rPr>
                <w:rFonts w:ascii="CordiaUPC" w:hAnsi="CordiaUPC" w:cs="CordiaUPC"/>
                <w:sz w:val="26"/>
                <w:szCs w:val="26"/>
              </w:rPr>
            </w:pPr>
          </w:p>
        </w:tc>
        <w:tc>
          <w:tcPr>
            <w:tcW w:w="1350" w:type="dxa"/>
          </w:tcPr>
          <w:p w14:paraId="440CA7A7" w14:textId="77777777" w:rsidR="00A92AC2" w:rsidRPr="00A92AC2" w:rsidRDefault="00A92AC2" w:rsidP="00A92AC2">
            <w:pPr>
              <w:tabs>
                <w:tab w:val="decimal" w:pos="1186"/>
              </w:tabs>
              <w:spacing w:line="240" w:lineRule="exact"/>
              <w:ind w:left="-128" w:right="-45"/>
              <w:rPr>
                <w:rFonts w:ascii="CordiaUPC" w:hAnsi="CordiaUPC" w:cs="CordiaUPC"/>
                <w:sz w:val="26"/>
                <w:szCs w:val="26"/>
                <w:cs/>
              </w:rPr>
            </w:pPr>
          </w:p>
        </w:tc>
        <w:tc>
          <w:tcPr>
            <w:tcW w:w="270" w:type="dxa"/>
            <w:vAlign w:val="bottom"/>
          </w:tcPr>
          <w:p w14:paraId="34889998" w14:textId="77777777" w:rsidR="00A92AC2" w:rsidRPr="000536BB" w:rsidRDefault="00A92AC2" w:rsidP="00A92AC2">
            <w:pPr>
              <w:tabs>
                <w:tab w:val="decimal" w:pos="955"/>
              </w:tabs>
              <w:spacing w:line="240" w:lineRule="exact"/>
              <w:ind w:left="-128" w:right="-198"/>
              <w:jc w:val="thaiDistribute"/>
              <w:rPr>
                <w:rFonts w:ascii="CordiaUPC" w:hAnsi="CordiaUPC" w:cs="CordiaUPC"/>
                <w:b/>
                <w:bCs/>
                <w:sz w:val="26"/>
                <w:szCs w:val="26"/>
              </w:rPr>
            </w:pPr>
          </w:p>
        </w:tc>
        <w:tc>
          <w:tcPr>
            <w:tcW w:w="1366" w:type="dxa"/>
          </w:tcPr>
          <w:p w14:paraId="77793395" w14:textId="77777777" w:rsidR="00A92AC2" w:rsidRPr="000536BB" w:rsidRDefault="00A92AC2" w:rsidP="00A92AC2">
            <w:pPr>
              <w:tabs>
                <w:tab w:val="decimal" w:pos="1186"/>
              </w:tabs>
              <w:spacing w:line="240" w:lineRule="exact"/>
              <w:ind w:left="-128" w:right="-45"/>
              <w:rPr>
                <w:rFonts w:ascii="CordiaUPC" w:hAnsi="CordiaUPC" w:cs="CordiaUPC"/>
                <w:sz w:val="26"/>
                <w:szCs w:val="26"/>
              </w:rPr>
            </w:pPr>
          </w:p>
        </w:tc>
        <w:tc>
          <w:tcPr>
            <w:tcW w:w="241" w:type="dxa"/>
            <w:vAlign w:val="bottom"/>
          </w:tcPr>
          <w:p w14:paraId="7FBCD363" w14:textId="77777777" w:rsidR="00A92AC2" w:rsidRPr="000536BB" w:rsidRDefault="00A92AC2" w:rsidP="00A92AC2">
            <w:pPr>
              <w:tabs>
                <w:tab w:val="decimal" w:pos="702"/>
                <w:tab w:val="decimal" w:pos="955"/>
              </w:tabs>
              <w:spacing w:line="240" w:lineRule="exact"/>
              <w:ind w:left="-128" w:right="-45"/>
              <w:jc w:val="right"/>
              <w:rPr>
                <w:rFonts w:ascii="CordiaUPC" w:hAnsi="CordiaUPC" w:cs="CordiaUPC"/>
                <w:b/>
                <w:bCs/>
                <w:sz w:val="26"/>
                <w:szCs w:val="26"/>
              </w:rPr>
            </w:pPr>
          </w:p>
        </w:tc>
        <w:tc>
          <w:tcPr>
            <w:tcW w:w="2880" w:type="dxa"/>
          </w:tcPr>
          <w:p w14:paraId="0A066B56" w14:textId="17FBE7D9" w:rsidR="00A92AC2" w:rsidRPr="000536BB" w:rsidRDefault="00A92AC2" w:rsidP="00A92AC2">
            <w:pPr>
              <w:tabs>
                <w:tab w:val="decimal" w:pos="702"/>
              </w:tabs>
              <w:spacing w:line="240" w:lineRule="exact"/>
              <w:ind w:left="-20" w:right="-45"/>
              <w:rPr>
                <w:rFonts w:ascii="CordiaUPC" w:hAnsi="CordiaUPC" w:cs="CordiaUPC"/>
                <w:sz w:val="26"/>
                <w:szCs w:val="26"/>
              </w:rPr>
            </w:pPr>
            <w:r w:rsidRPr="000536BB">
              <w:rPr>
                <w:rFonts w:ascii="CordiaUPC" w:hAnsi="CordiaUPC" w:cs="CordiaUPC" w:hint="cs"/>
                <w:sz w:val="26"/>
                <w:szCs w:val="26"/>
              </w:rPr>
              <w:t xml:space="preserve">   government unit</w:t>
            </w:r>
          </w:p>
        </w:tc>
      </w:tr>
      <w:tr w:rsidR="00A92AC2" w:rsidRPr="000536BB" w14:paraId="1360CD83" w14:textId="77777777" w:rsidTr="00D3207F">
        <w:trPr>
          <w:trHeight w:val="20"/>
        </w:trPr>
        <w:tc>
          <w:tcPr>
            <w:tcW w:w="3600" w:type="dxa"/>
            <w:hideMark/>
          </w:tcPr>
          <w:p w14:paraId="33F70088" w14:textId="77777777" w:rsidR="00A92AC2" w:rsidRPr="000536BB" w:rsidRDefault="00A92AC2" w:rsidP="00A92AC2">
            <w:pPr>
              <w:pStyle w:val="ListParagraph"/>
              <w:numPr>
                <w:ilvl w:val="0"/>
                <w:numId w:val="37"/>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Retail mortgage lending</w:t>
            </w:r>
          </w:p>
        </w:tc>
        <w:tc>
          <w:tcPr>
            <w:tcW w:w="1350" w:type="dxa"/>
          </w:tcPr>
          <w:p w14:paraId="25DC1F13" w14:textId="1EBD943B" w:rsidR="00A92AC2" w:rsidRPr="00A92AC2" w:rsidRDefault="00A92AC2" w:rsidP="00A92AC2">
            <w:pPr>
              <w:tabs>
                <w:tab w:val="decimal" w:pos="1186"/>
              </w:tabs>
              <w:spacing w:line="240" w:lineRule="exact"/>
              <w:ind w:left="-128" w:right="-45"/>
              <w:rPr>
                <w:rFonts w:ascii="CordiaUPC" w:hAnsi="CordiaUPC" w:cs="CordiaUPC"/>
                <w:sz w:val="26"/>
                <w:szCs w:val="26"/>
                <w:cs/>
              </w:rPr>
            </w:pPr>
            <w:r w:rsidRPr="00A92AC2">
              <w:rPr>
                <w:rFonts w:ascii="CordiaUPC" w:eastAsia="Times New Roman" w:hAnsi="CordiaUPC" w:cs="CordiaUPC"/>
                <w:sz w:val="26"/>
                <w:szCs w:val="26"/>
              </w:rPr>
              <w:t>206,414</w:t>
            </w:r>
          </w:p>
        </w:tc>
        <w:tc>
          <w:tcPr>
            <w:tcW w:w="270" w:type="dxa"/>
            <w:vAlign w:val="bottom"/>
          </w:tcPr>
          <w:p w14:paraId="08A0E230" w14:textId="77777777" w:rsidR="00A92AC2" w:rsidRPr="000536BB" w:rsidRDefault="00A92AC2" w:rsidP="00A92AC2">
            <w:pPr>
              <w:tabs>
                <w:tab w:val="decimal" w:pos="955"/>
              </w:tabs>
              <w:spacing w:line="240" w:lineRule="exact"/>
              <w:ind w:left="-128" w:right="-198"/>
              <w:jc w:val="thaiDistribute"/>
              <w:rPr>
                <w:rFonts w:ascii="CordiaUPC" w:hAnsi="CordiaUPC" w:cs="CordiaUPC"/>
                <w:b/>
                <w:bCs/>
                <w:sz w:val="26"/>
                <w:szCs w:val="26"/>
              </w:rPr>
            </w:pPr>
          </w:p>
        </w:tc>
        <w:tc>
          <w:tcPr>
            <w:tcW w:w="1366" w:type="dxa"/>
            <w:vAlign w:val="bottom"/>
          </w:tcPr>
          <w:p w14:paraId="1F120D74" w14:textId="2A77F1D7" w:rsidR="00A92AC2" w:rsidRPr="00A92AC2" w:rsidRDefault="00A92AC2" w:rsidP="00A92AC2">
            <w:pPr>
              <w:tabs>
                <w:tab w:val="decimal" w:pos="1186"/>
              </w:tabs>
              <w:spacing w:line="240" w:lineRule="exact"/>
              <w:ind w:left="-128" w:right="-45"/>
              <w:rPr>
                <w:rFonts w:ascii="CordiaUPC" w:hAnsi="CordiaUPC" w:cs="CordiaUPC"/>
                <w:sz w:val="26"/>
                <w:szCs w:val="26"/>
              </w:rPr>
            </w:pPr>
            <w:r w:rsidRPr="008F7910">
              <w:rPr>
                <w:rFonts w:ascii="CordiaUPC" w:hAnsi="CordiaUPC" w:cs="CordiaUPC"/>
                <w:sz w:val="26"/>
                <w:szCs w:val="26"/>
              </w:rPr>
              <w:t>193,</w:t>
            </w:r>
            <w:r>
              <w:rPr>
                <w:rFonts w:ascii="CordiaUPC" w:hAnsi="CordiaUPC" w:cs="CordiaUPC"/>
                <w:sz w:val="26"/>
                <w:szCs w:val="26"/>
              </w:rPr>
              <w:t>769</w:t>
            </w:r>
          </w:p>
        </w:tc>
        <w:tc>
          <w:tcPr>
            <w:tcW w:w="241" w:type="dxa"/>
            <w:vAlign w:val="bottom"/>
          </w:tcPr>
          <w:p w14:paraId="129ACF98" w14:textId="77777777" w:rsidR="00A92AC2" w:rsidRPr="000536BB" w:rsidRDefault="00A92AC2" w:rsidP="00A92AC2">
            <w:pPr>
              <w:tabs>
                <w:tab w:val="decimal" w:pos="702"/>
                <w:tab w:val="decimal" w:pos="955"/>
              </w:tabs>
              <w:spacing w:line="240" w:lineRule="exact"/>
              <w:ind w:left="-128" w:right="-45"/>
              <w:jc w:val="right"/>
              <w:rPr>
                <w:rFonts w:ascii="CordiaUPC" w:hAnsi="CordiaUPC" w:cs="CordiaUPC"/>
                <w:b/>
                <w:bCs/>
                <w:sz w:val="26"/>
                <w:szCs w:val="26"/>
                <w:highlight w:val="yellow"/>
              </w:rPr>
            </w:pPr>
          </w:p>
        </w:tc>
        <w:tc>
          <w:tcPr>
            <w:tcW w:w="2880" w:type="dxa"/>
          </w:tcPr>
          <w:p w14:paraId="581AB363" w14:textId="77777777" w:rsidR="00A92AC2" w:rsidRPr="000536BB" w:rsidRDefault="00A92AC2" w:rsidP="00A92AC2">
            <w:pPr>
              <w:tabs>
                <w:tab w:val="decimal" w:pos="702"/>
              </w:tabs>
              <w:spacing w:line="240" w:lineRule="exact"/>
              <w:ind w:left="-20" w:right="-45"/>
              <w:rPr>
                <w:rFonts w:ascii="CordiaUPC" w:hAnsi="CordiaUPC" w:cs="CordiaUPC"/>
                <w:sz w:val="26"/>
                <w:szCs w:val="26"/>
              </w:rPr>
            </w:pPr>
            <w:r w:rsidRPr="000536BB">
              <w:rPr>
                <w:rFonts w:ascii="CordiaUPC" w:hAnsi="CordiaUPC" w:cs="CordiaUPC" w:hint="cs"/>
                <w:sz w:val="26"/>
                <w:szCs w:val="26"/>
              </w:rPr>
              <w:t>Properties</w:t>
            </w:r>
          </w:p>
        </w:tc>
      </w:tr>
      <w:tr w:rsidR="00A92AC2" w:rsidRPr="000536BB" w14:paraId="01675292" w14:textId="77777777" w:rsidTr="00D3207F">
        <w:trPr>
          <w:trHeight w:val="20"/>
        </w:trPr>
        <w:tc>
          <w:tcPr>
            <w:tcW w:w="3600" w:type="dxa"/>
            <w:hideMark/>
          </w:tcPr>
          <w:p w14:paraId="75C2D1FD" w14:textId="77777777" w:rsidR="00A92AC2" w:rsidRPr="000536BB" w:rsidRDefault="00A92AC2" w:rsidP="00A92AC2">
            <w:pPr>
              <w:pStyle w:val="ListParagraph"/>
              <w:numPr>
                <w:ilvl w:val="0"/>
                <w:numId w:val="37"/>
              </w:numPr>
              <w:spacing w:line="240" w:lineRule="exact"/>
              <w:ind w:left="254" w:right="-606" w:hanging="180"/>
              <w:jc w:val="thaiDistribute"/>
              <w:rPr>
                <w:rFonts w:ascii="CordiaUPC" w:hAnsi="CordiaUPC" w:cs="CordiaUPC"/>
                <w:sz w:val="26"/>
                <w:szCs w:val="26"/>
              </w:rPr>
            </w:pPr>
            <w:r w:rsidRPr="000536BB">
              <w:rPr>
                <w:rFonts w:ascii="CordiaUPC" w:hAnsi="CordiaUPC" w:cs="CordiaUPC" w:hint="cs"/>
                <w:sz w:val="26"/>
                <w:szCs w:val="26"/>
              </w:rPr>
              <w:t>Others</w:t>
            </w:r>
          </w:p>
        </w:tc>
        <w:tc>
          <w:tcPr>
            <w:tcW w:w="1350" w:type="dxa"/>
          </w:tcPr>
          <w:p w14:paraId="4DFEDA55" w14:textId="2ABB8563" w:rsidR="00A92AC2" w:rsidRPr="00A92AC2" w:rsidRDefault="00A92AC2" w:rsidP="00A92AC2">
            <w:pPr>
              <w:tabs>
                <w:tab w:val="decimal" w:pos="1186"/>
              </w:tabs>
              <w:spacing w:line="240" w:lineRule="exact"/>
              <w:ind w:left="-128" w:right="-45"/>
              <w:rPr>
                <w:rFonts w:ascii="CordiaUPC" w:hAnsi="CordiaUPC" w:cs="CordiaUPC"/>
                <w:sz w:val="26"/>
                <w:szCs w:val="26"/>
                <w:cs/>
              </w:rPr>
            </w:pPr>
            <w:r w:rsidRPr="00A92AC2">
              <w:rPr>
                <w:rFonts w:ascii="CordiaUPC" w:eastAsia="Times New Roman" w:hAnsi="CordiaUPC" w:cs="CordiaUPC"/>
                <w:sz w:val="26"/>
                <w:szCs w:val="26"/>
              </w:rPr>
              <w:t>54,698</w:t>
            </w:r>
          </w:p>
        </w:tc>
        <w:tc>
          <w:tcPr>
            <w:tcW w:w="270" w:type="dxa"/>
            <w:vAlign w:val="bottom"/>
          </w:tcPr>
          <w:p w14:paraId="450ADFCC" w14:textId="77777777" w:rsidR="00A92AC2" w:rsidRPr="000536BB" w:rsidRDefault="00A92AC2" w:rsidP="00A92AC2">
            <w:pPr>
              <w:tabs>
                <w:tab w:val="decimal" w:pos="955"/>
              </w:tabs>
              <w:spacing w:line="240" w:lineRule="exact"/>
              <w:ind w:left="-128" w:right="-198"/>
              <w:jc w:val="thaiDistribute"/>
              <w:rPr>
                <w:rFonts w:ascii="CordiaUPC" w:hAnsi="CordiaUPC" w:cs="CordiaUPC"/>
                <w:sz w:val="26"/>
                <w:szCs w:val="26"/>
              </w:rPr>
            </w:pPr>
          </w:p>
        </w:tc>
        <w:tc>
          <w:tcPr>
            <w:tcW w:w="1366" w:type="dxa"/>
            <w:vAlign w:val="bottom"/>
          </w:tcPr>
          <w:p w14:paraId="4D3864AF" w14:textId="5DE7CA54" w:rsidR="00A92AC2" w:rsidRPr="00A92AC2" w:rsidRDefault="00A92AC2" w:rsidP="00A92AC2">
            <w:pPr>
              <w:tabs>
                <w:tab w:val="decimal" w:pos="1186"/>
              </w:tabs>
              <w:spacing w:line="240" w:lineRule="exact"/>
              <w:ind w:left="-128" w:right="-45"/>
              <w:rPr>
                <w:rFonts w:ascii="CordiaUPC" w:hAnsi="CordiaUPC" w:cs="CordiaUPC"/>
                <w:sz w:val="26"/>
                <w:szCs w:val="26"/>
              </w:rPr>
            </w:pPr>
            <w:r w:rsidRPr="008F7910">
              <w:rPr>
                <w:rFonts w:ascii="CordiaUPC" w:hAnsi="CordiaUPC" w:cs="CordiaUPC"/>
                <w:sz w:val="26"/>
                <w:szCs w:val="26"/>
              </w:rPr>
              <w:t>57,</w:t>
            </w:r>
            <w:r>
              <w:rPr>
                <w:rFonts w:ascii="CordiaUPC" w:hAnsi="CordiaUPC" w:cs="CordiaUPC"/>
                <w:sz w:val="26"/>
                <w:szCs w:val="26"/>
              </w:rPr>
              <w:t>670</w:t>
            </w:r>
          </w:p>
        </w:tc>
        <w:tc>
          <w:tcPr>
            <w:tcW w:w="241" w:type="dxa"/>
            <w:vAlign w:val="bottom"/>
          </w:tcPr>
          <w:p w14:paraId="077B63AC" w14:textId="77777777" w:rsidR="00A92AC2" w:rsidRPr="000536BB" w:rsidRDefault="00A92AC2" w:rsidP="00A92AC2">
            <w:pPr>
              <w:tabs>
                <w:tab w:val="decimal" w:pos="955"/>
              </w:tabs>
              <w:spacing w:line="240" w:lineRule="exact"/>
              <w:ind w:left="-128" w:right="-36"/>
              <w:jc w:val="right"/>
              <w:rPr>
                <w:rFonts w:ascii="CordiaUPC" w:hAnsi="CordiaUPC" w:cs="CordiaUPC"/>
                <w:sz w:val="26"/>
                <w:szCs w:val="26"/>
              </w:rPr>
            </w:pPr>
          </w:p>
        </w:tc>
        <w:tc>
          <w:tcPr>
            <w:tcW w:w="2880" w:type="dxa"/>
          </w:tcPr>
          <w:p w14:paraId="23AB65A6" w14:textId="77777777" w:rsidR="00A92AC2" w:rsidRPr="000536BB" w:rsidRDefault="00A92AC2" w:rsidP="00A92AC2">
            <w:pPr>
              <w:tabs>
                <w:tab w:val="left" w:pos="342"/>
              </w:tabs>
              <w:spacing w:line="240" w:lineRule="exact"/>
              <w:ind w:left="-20" w:right="-45"/>
              <w:rPr>
                <w:rFonts w:ascii="CordiaUPC" w:hAnsi="CordiaUPC" w:cs="CordiaUPC"/>
                <w:sz w:val="26"/>
                <w:szCs w:val="26"/>
              </w:rPr>
            </w:pPr>
            <w:r w:rsidRPr="000536BB">
              <w:rPr>
                <w:rFonts w:ascii="CordiaUPC" w:hAnsi="CordiaUPC" w:cs="CordiaUPC" w:hint="cs"/>
                <w:sz w:val="26"/>
                <w:szCs w:val="26"/>
              </w:rPr>
              <w:t>None</w:t>
            </w:r>
          </w:p>
        </w:tc>
      </w:tr>
    </w:tbl>
    <w:p w14:paraId="24F0D8E7" w14:textId="77777777" w:rsidR="007476D6" w:rsidRDefault="007476D6" w:rsidP="00864BE6">
      <w:pPr>
        <w:spacing w:line="240" w:lineRule="exact"/>
        <w:jc w:val="thaiDistribute"/>
        <w:rPr>
          <w:rFonts w:ascii="CordiaUPC" w:eastAsia="AngsanaNew" w:hAnsi="CordiaUPC" w:cs="CordiaUPC"/>
          <w:i/>
          <w:iCs/>
          <w:sz w:val="26"/>
          <w:szCs w:val="26"/>
          <w:lang w:eastAsia="en-GB"/>
        </w:rPr>
      </w:pPr>
    </w:p>
    <w:p w14:paraId="7C0900A9" w14:textId="77777777" w:rsidR="007476D6" w:rsidRPr="000536BB" w:rsidRDefault="007476D6" w:rsidP="007476D6">
      <w:pPr>
        <w:spacing w:line="240" w:lineRule="exact"/>
        <w:ind w:left="540" w:hanging="540"/>
        <w:jc w:val="thaiDistribute"/>
        <w:rPr>
          <w:rFonts w:ascii="CordiaUPC" w:eastAsia="AngsanaNew" w:hAnsi="CordiaUPC" w:cs="CordiaUPC"/>
          <w:i/>
          <w:iCs/>
          <w:sz w:val="26"/>
          <w:szCs w:val="26"/>
          <w:lang w:eastAsia="en-GB"/>
        </w:rPr>
      </w:pPr>
      <w:r>
        <w:rPr>
          <w:rFonts w:ascii="CordiaUPC" w:eastAsia="AngsanaNew" w:hAnsi="CordiaUPC" w:cs="CordiaUPC"/>
          <w:i/>
          <w:iCs/>
          <w:sz w:val="26"/>
          <w:szCs w:val="26"/>
          <w:lang w:eastAsia="en-GB"/>
        </w:rPr>
        <w:t>5</w:t>
      </w:r>
      <w:r w:rsidRPr="000536BB">
        <w:rPr>
          <w:rFonts w:ascii="CordiaUPC" w:eastAsia="AngsanaNew" w:hAnsi="CordiaUPC" w:cs="CordiaUPC" w:hint="cs"/>
          <w:i/>
          <w:iCs/>
          <w:sz w:val="26"/>
          <w:szCs w:val="26"/>
          <w:lang w:eastAsia="en-GB"/>
        </w:rPr>
        <w:t>.1.3</w:t>
      </w:r>
      <w:r w:rsidRPr="000536BB">
        <w:rPr>
          <w:rFonts w:ascii="CordiaUPC" w:hAnsi="CordiaUPC" w:cs="CordiaUPC" w:hint="cs"/>
          <w:i/>
          <w:iCs/>
          <w:sz w:val="26"/>
          <w:szCs w:val="26"/>
        </w:rPr>
        <w:t xml:space="preserve"> </w:t>
      </w:r>
      <w:r w:rsidRPr="000536BB">
        <w:rPr>
          <w:rFonts w:ascii="CordiaUPC" w:hAnsi="CordiaUPC" w:cs="CordiaUPC" w:hint="cs"/>
          <w:i/>
          <w:iCs/>
          <w:sz w:val="26"/>
          <w:szCs w:val="26"/>
        </w:rPr>
        <w:tab/>
        <w:t>Concentrations of credit risk</w:t>
      </w:r>
    </w:p>
    <w:p w14:paraId="006B3F4C" w14:textId="77777777" w:rsidR="007476D6" w:rsidRPr="000536BB" w:rsidRDefault="007476D6" w:rsidP="007476D6">
      <w:pPr>
        <w:spacing w:line="240" w:lineRule="exact"/>
        <w:ind w:left="540"/>
        <w:jc w:val="thaiDistribute"/>
        <w:rPr>
          <w:rFonts w:ascii="CordiaUPC" w:hAnsi="CordiaUPC" w:cs="CordiaUPC"/>
          <w:sz w:val="26"/>
          <w:szCs w:val="26"/>
        </w:rPr>
      </w:pPr>
    </w:p>
    <w:p w14:paraId="2D67E94D" w14:textId="77777777" w:rsidR="007476D6" w:rsidRDefault="007476D6" w:rsidP="007476D6">
      <w:pPr>
        <w:spacing w:line="240" w:lineRule="exact"/>
        <w:ind w:left="540"/>
        <w:jc w:val="thaiDistribute"/>
        <w:rPr>
          <w:rFonts w:ascii="CordiaUPC" w:hAnsi="CordiaUPC" w:cs="CordiaUPC"/>
          <w:sz w:val="26"/>
          <w:szCs w:val="26"/>
        </w:rPr>
      </w:pPr>
      <w:r w:rsidRPr="000536BB">
        <w:rPr>
          <w:rFonts w:ascii="CordiaUPC" w:hAnsi="CordiaUPC" w:cs="CordiaUPC" w:hint="cs"/>
          <w:sz w:val="26"/>
          <w:szCs w:val="26"/>
        </w:rPr>
        <w:t>The Bank and its subsidiaries monitor concentration in different dimensions including sector. Concentrations of credit risk from loans to customers</w:t>
      </w:r>
      <w:r>
        <w:rPr>
          <w:rFonts w:ascii="CordiaUPC" w:hAnsi="CordiaUPC" w:cs="CordiaUPC"/>
          <w:sz w:val="26"/>
          <w:szCs w:val="26"/>
        </w:rPr>
        <w:t xml:space="preserve"> and accrued interest receivables</w:t>
      </w:r>
      <w:r w:rsidRPr="000536BB">
        <w:rPr>
          <w:rFonts w:ascii="CordiaUPC" w:hAnsi="CordiaUPC" w:cs="CordiaUPC" w:hint="cs"/>
          <w:sz w:val="26"/>
          <w:szCs w:val="26"/>
        </w:rPr>
        <w:t xml:space="preserve"> </w:t>
      </w:r>
      <w:r w:rsidRPr="000536BB">
        <w:rPr>
          <w:rFonts w:ascii="CordiaUPC" w:eastAsia="AngsanaNew" w:hAnsi="CordiaUPC" w:cs="CordiaUPC" w:hint="cs"/>
          <w:sz w:val="26"/>
          <w:szCs w:val="26"/>
          <w:lang w:eastAsia="en-GB"/>
        </w:rPr>
        <w:t xml:space="preserve">as at </w:t>
      </w:r>
      <w:r w:rsidRPr="000536BB">
        <w:rPr>
          <w:rFonts w:ascii="CordiaUPC" w:hAnsi="CordiaUPC" w:cs="CordiaUPC" w:hint="cs"/>
          <w:color w:val="000000"/>
          <w:sz w:val="26"/>
          <w:szCs w:val="26"/>
        </w:rPr>
        <w:t>3</w:t>
      </w:r>
      <w:r>
        <w:rPr>
          <w:rFonts w:ascii="CordiaUPC" w:hAnsi="CordiaUPC" w:cs="CordiaUPC"/>
          <w:color w:val="000000"/>
          <w:sz w:val="26"/>
          <w:szCs w:val="26"/>
        </w:rPr>
        <w:t xml:space="preserve">0 June 2021 and 31 December 2020 </w:t>
      </w:r>
      <w:r w:rsidRPr="000536BB">
        <w:rPr>
          <w:rFonts w:ascii="CordiaUPC" w:hAnsi="CordiaUPC" w:cs="CordiaUPC" w:hint="cs"/>
          <w:sz w:val="26"/>
          <w:szCs w:val="26"/>
        </w:rPr>
        <w:t xml:space="preserve">is shown below. </w:t>
      </w:r>
    </w:p>
    <w:p w14:paraId="066E0CA3" w14:textId="77777777" w:rsidR="007476D6" w:rsidRDefault="007476D6" w:rsidP="007476D6">
      <w:pPr>
        <w:spacing w:line="240" w:lineRule="exact"/>
        <w:ind w:left="540"/>
        <w:jc w:val="thaiDistribute"/>
        <w:rPr>
          <w:rFonts w:ascii="CordiaUPC" w:hAnsi="CordiaUPC" w:cs="CordiaUPC"/>
          <w:sz w:val="26"/>
          <w:szCs w:val="26"/>
        </w:rPr>
      </w:pPr>
    </w:p>
    <w:tbl>
      <w:tblPr>
        <w:tblW w:w="9007" w:type="dxa"/>
        <w:tblInd w:w="450" w:type="dxa"/>
        <w:tblLook w:val="04A0" w:firstRow="1" w:lastRow="0" w:firstColumn="1" w:lastColumn="0" w:noHBand="0" w:noVBand="1"/>
      </w:tblPr>
      <w:tblGrid>
        <w:gridCol w:w="4050"/>
        <w:gridCol w:w="972"/>
        <w:gridCol w:w="1049"/>
        <w:gridCol w:w="1350"/>
        <w:gridCol w:w="236"/>
        <w:gridCol w:w="1350"/>
      </w:tblGrid>
      <w:tr w:rsidR="007476D6" w:rsidRPr="000536BB" w14:paraId="1BC01FFE" w14:textId="77777777" w:rsidTr="000406A0">
        <w:tc>
          <w:tcPr>
            <w:tcW w:w="4050" w:type="dxa"/>
          </w:tcPr>
          <w:p w14:paraId="46E78A24" w14:textId="77777777" w:rsidR="007476D6" w:rsidRPr="000536BB" w:rsidRDefault="007476D6" w:rsidP="000406A0">
            <w:pPr>
              <w:tabs>
                <w:tab w:val="left" w:pos="770"/>
              </w:tabs>
              <w:spacing w:line="240" w:lineRule="exact"/>
              <w:ind w:left="161" w:hanging="161"/>
              <w:rPr>
                <w:rFonts w:ascii="CordiaUPC" w:hAnsi="CordiaUPC" w:cs="CordiaUPC"/>
                <w:i/>
                <w:iCs/>
                <w:sz w:val="26"/>
                <w:szCs w:val="26"/>
              </w:rPr>
            </w:pPr>
            <w:bookmarkStart w:id="2" w:name="_Hlk76118277"/>
          </w:p>
        </w:tc>
        <w:tc>
          <w:tcPr>
            <w:tcW w:w="972" w:type="dxa"/>
          </w:tcPr>
          <w:p w14:paraId="3BAB5CC2"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049" w:type="dxa"/>
          </w:tcPr>
          <w:p w14:paraId="3812602F"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2936" w:type="dxa"/>
            <w:gridSpan w:val="3"/>
          </w:tcPr>
          <w:p w14:paraId="3400BF85" w14:textId="77777777" w:rsidR="007476D6" w:rsidRPr="000536BB" w:rsidRDefault="007476D6" w:rsidP="000406A0">
            <w:pPr>
              <w:spacing w:line="240" w:lineRule="exact"/>
              <w:ind w:right="-111"/>
              <w:jc w:val="center"/>
              <w:rPr>
                <w:rFonts w:ascii="CordiaUPC" w:hAnsi="CordiaUPC" w:cs="CordiaUPC"/>
                <w:sz w:val="26"/>
                <w:szCs w:val="26"/>
              </w:rPr>
            </w:pPr>
            <w:r w:rsidRPr="000536BB">
              <w:rPr>
                <w:rFonts w:ascii="CordiaUPC" w:hAnsi="CordiaUPC" w:cs="CordiaUPC" w:hint="cs"/>
                <w:b/>
                <w:bCs/>
                <w:sz w:val="26"/>
                <w:szCs w:val="26"/>
              </w:rPr>
              <w:t>Consolidated</w:t>
            </w:r>
          </w:p>
        </w:tc>
      </w:tr>
      <w:tr w:rsidR="007476D6" w:rsidRPr="000536BB" w14:paraId="39E84A04" w14:textId="77777777" w:rsidTr="000406A0">
        <w:tc>
          <w:tcPr>
            <w:tcW w:w="4050" w:type="dxa"/>
          </w:tcPr>
          <w:p w14:paraId="34982279" w14:textId="77777777" w:rsidR="007476D6" w:rsidRPr="000536BB" w:rsidRDefault="007476D6" w:rsidP="000406A0">
            <w:pPr>
              <w:tabs>
                <w:tab w:val="left" w:pos="770"/>
              </w:tabs>
              <w:spacing w:line="240" w:lineRule="exact"/>
              <w:ind w:left="161" w:hanging="161"/>
              <w:rPr>
                <w:rFonts w:ascii="CordiaUPC" w:hAnsi="CordiaUPC" w:cs="CordiaUPC"/>
                <w:i/>
                <w:iCs/>
                <w:sz w:val="26"/>
                <w:szCs w:val="26"/>
              </w:rPr>
            </w:pPr>
          </w:p>
        </w:tc>
        <w:tc>
          <w:tcPr>
            <w:tcW w:w="972" w:type="dxa"/>
          </w:tcPr>
          <w:p w14:paraId="4B6F5592"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049" w:type="dxa"/>
          </w:tcPr>
          <w:p w14:paraId="0932A52C"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350" w:type="dxa"/>
          </w:tcPr>
          <w:p w14:paraId="6EBA901E" w14:textId="77777777" w:rsidR="009C0338" w:rsidRDefault="007476D6" w:rsidP="000406A0">
            <w:pPr>
              <w:spacing w:line="240" w:lineRule="exact"/>
              <w:ind w:right="-111"/>
              <w:jc w:val="center"/>
              <w:rPr>
                <w:rFonts w:ascii="CordiaUPC" w:hAnsi="CordiaUPC" w:cs="CordiaUPC"/>
                <w:sz w:val="26"/>
                <w:szCs w:val="26"/>
              </w:rPr>
            </w:pPr>
            <w:r w:rsidRPr="006B1FE8">
              <w:rPr>
                <w:rFonts w:ascii="CordiaUPC" w:hAnsi="CordiaUPC" w:cs="CordiaUPC"/>
                <w:sz w:val="26"/>
                <w:szCs w:val="26"/>
              </w:rPr>
              <w:t>3</w:t>
            </w:r>
            <w:r>
              <w:rPr>
                <w:rFonts w:ascii="CordiaUPC" w:hAnsi="CordiaUPC" w:cs="CordiaUPC"/>
                <w:sz w:val="26"/>
                <w:szCs w:val="26"/>
              </w:rPr>
              <w:t xml:space="preserve">0 June </w:t>
            </w:r>
          </w:p>
          <w:p w14:paraId="76F7485F" w14:textId="2E397E99" w:rsidR="007476D6" w:rsidRPr="000536BB" w:rsidRDefault="007476D6" w:rsidP="000406A0">
            <w:pPr>
              <w:spacing w:line="240" w:lineRule="exact"/>
              <w:ind w:right="-111"/>
              <w:jc w:val="center"/>
              <w:rPr>
                <w:rFonts w:ascii="CordiaUPC" w:hAnsi="CordiaUPC" w:cs="CordiaUPC"/>
                <w:sz w:val="26"/>
                <w:szCs w:val="26"/>
              </w:rPr>
            </w:pPr>
            <w:r>
              <w:rPr>
                <w:rFonts w:ascii="CordiaUPC" w:hAnsi="CordiaUPC" w:cs="CordiaUPC"/>
                <w:sz w:val="26"/>
                <w:szCs w:val="26"/>
              </w:rPr>
              <w:t>2021</w:t>
            </w:r>
          </w:p>
        </w:tc>
        <w:tc>
          <w:tcPr>
            <w:tcW w:w="236" w:type="dxa"/>
          </w:tcPr>
          <w:p w14:paraId="07A057FB" w14:textId="77777777" w:rsidR="007476D6" w:rsidRPr="000536BB" w:rsidRDefault="007476D6" w:rsidP="000406A0">
            <w:pPr>
              <w:tabs>
                <w:tab w:val="decimal" w:pos="879"/>
              </w:tabs>
              <w:spacing w:line="240" w:lineRule="exact"/>
              <w:ind w:right="-111"/>
              <w:jc w:val="center"/>
              <w:rPr>
                <w:rFonts w:ascii="CordiaUPC" w:hAnsi="CordiaUPC" w:cs="CordiaUPC"/>
                <w:sz w:val="26"/>
                <w:szCs w:val="26"/>
              </w:rPr>
            </w:pPr>
          </w:p>
        </w:tc>
        <w:tc>
          <w:tcPr>
            <w:tcW w:w="1350" w:type="dxa"/>
          </w:tcPr>
          <w:p w14:paraId="2D5BE837" w14:textId="77777777" w:rsidR="007476D6" w:rsidRPr="000536BB" w:rsidRDefault="007476D6" w:rsidP="000406A0">
            <w:pPr>
              <w:spacing w:line="240" w:lineRule="exact"/>
              <w:ind w:right="-111"/>
              <w:jc w:val="center"/>
              <w:rPr>
                <w:rFonts w:ascii="CordiaUPC" w:hAnsi="CordiaUPC" w:cs="CordiaUPC"/>
                <w:sz w:val="26"/>
                <w:szCs w:val="26"/>
              </w:rPr>
            </w:pPr>
            <w:r w:rsidRPr="006B1FE8">
              <w:rPr>
                <w:rFonts w:ascii="CordiaUPC" w:hAnsi="CordiaUPC" w:cs="CordiaUPC"/>
                <w:sz w:val="26"/>
                <w:szCs w:val="26"/>
              </w:rPr>
              <w:t>31 December 2020</w:t>
            </w:r>
          </w:p>
        </w:tc>
      </w:tr>
      <w:tr w:rsidR="007476D6" w:rsidRPr="000536BB" w14:paraId="4658D4A5" w14:textId="77777777" w:rsidTr="000406A0">
        <w:tc>
          <w:tcPr>
            <w:tcW w:w="4050" w:type="dxa"/>
          </w:tcPr>
          <w:p w14:paraId="1F6C5299" w14:textId="77777777" w:rsidR="007476D6" w:rsidRPr="000536BB" w:rsidRDefault="007476D6" w:rsidP="000406A0">
            <w:pPr>
              <w:tabs>
                <w:tab w:val="left" w:pos="770"/>
              </w:tabs>
              <w:spacing w:line="240" w:lineRule="exact"/>
              <w:ind w:left="161" w:hanging="161"/>
              <w:rPr>
                <w:rFonts w:ascii="CordiaUPC" w:hAnsi="CordiaUPC" w:cs="CordiaUPC"/>
                <w:i/>
                <w:iCs/>
                <w:sz w:val="26"/>
                <w:szCs w:val="26"/>
              </w:rPr>
            </w:pPr>
          </w:p>
        </w:tc>
        <w:tc>
          <w:tcPr>
            <w:tcW w:w="972" w:type="dxa"/>
          </w:tcPr>
          <w:p w14:paraId="19A97494"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049" w:type="dxa"/>
          </w:tcPr>
          <w:p w14:paraId="14E9FFB3"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2936" w:type="dxa"/>
            <w:gridSpan w:val="3"/>
          </w:tcPr>
          <w:p w14:paraId="700336C3" w14:textId="77777777" w:rsidR="007476D6" w:rsidRPr="000536BB" w:rsidRDefault="007476D6" w:rsidP="000406A0">
            <w:pPr>
              <w:spacing w:line="240" w:lineRule="exact"/>
              <w:ind w:right="-111"/>
              <w:jc w:val="center"/>
              <w:rPr>
                <w:rFonts w:ascii="CordiaUPC" w:hAnsi="CordiaUPC" w:cs="CordiaUPC"/>
                <w:sz w:val="26"/>
                <w:szCs w:val="26"/>
              </w:rPr>
            </w:pPr>
            <w:r w:rsidRPr="000536BB">
              <w:rPr>
                <w:rFonts w:ascii="CordiaUPC" w:hAnsi="CordiaUPC" w:cs="CordiaUPC" w:hint="cs"/>
                <w:i/>
                <w:iCs/>
                <w:sz w:val="26"/>
                <w:szCs w:val="26"/>
              </w:rPr>
              <w:t>(in million Baht)</w:t>
            </w:r>
          </w:p>
        </w:tc>
      </w:tr>
      <w:bookmarkEnd w:id="2"/>
      <w:tr w:rsidR="007476D6" w:rsidRPr="000536BB" w14:paraId="6B3838CB" w14:textId="77777777" w:rsidTr="000406A0">
        <w:tc>
          <w:tcPr>
            <w:tcW w:w="4050" w:type="dxa"/>
            <w:hideMark/>
          </w:tcPr>
          <w:p w14:paraId="58E296E1" w14:textId="77777777" w:rsidR="007476D6" w:rsidRPr="000536BB" w:rsidRDefault="007476D6" w:rsidP="000406A0">
            <w:pPr>
              <w:tabs>
                <w:tab w:val="left" w:pos="770"/>
              </w:tabs>
              <w:spacing w:line="240" w:lineRule="exact"/>
              <w:ind w:left="161" w:hanging="161"/>
              <w:rPr>
                <w:rFonts w:ascii="CordiaUPC" w:hAnsi="CordiaUPC" w:cs="CordiaUPC"/>
                <w:i/>
                <w:iCs/>
                <w:sz w:val="26"/>
                <w:szCs w:val="26"/>
              </w:rPr>
            </w:pPr>
            <w:r w:rsidRPr="000536BB">
              <w:rPr>
                <w:rFonts w:ascii="CordiaUPC" w:hAnsi="CordiaUPC" w:cs="CordiaUPC" w:hint="cs"/>
                <w:i/>
                <w:iCs/>
                <w:sz w:val="26"/>
                <w:szCs w:val="26"/>
              </w:rPr>
              <w:t>Concentration by sector</w:t>
            </w:r>
          </w:p>
        </w:tc>
        <w:tc>
          <w:tcPr>
            <w:tcW w:w="972" w:type="dxa"/>
          </w:tcPr>
          <w:p w14:paraId="07C326E2"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049" w:type="dxa"/>
          </w:tcPr>
          <w:p w14:paraId="64B76A37"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350" w:type="dxa"/>
          </w:tcPr>
          <w:p w14:paraId="6B72B012" w14:textId="77777777" w:rsidR="007476D6" w:rsidRPr="000536BB" w:rsidRDefault="007476D6" w:rsidP="000406A0">
            <w:pPr>
              <w:tabs>
                <w:tab w:val="decimal" w:pos="1003"/>
              </w:tabs>
              <w:spacing w:line="240" w:lineRule="exact"/>
              <w:ind w:right="-111"/>
              <w:rPr>
                <w:rFonts w:ascii="CordiaUPC" w:hAnsi="CordiaUPC" w:cs="CordiaUPC"/>
                <w:sz w:val="26"/>
                <w:szCs w:val="26"/>
              </w:rPr>
            </w:pPr>
          </w:p>
        </w:tc>
        <w:tc>
          <w:tcPr>
            <w:tcW w:w="236" w:type="dxa"/>
          </w:tcPr>
          <w:p w14:paraId="29D9988E" w14:textId="77777777" w:rsidR="007476D6" w:rsidRPr="000536BB" w:rsidRDefault="007476D6" w:rsidP="000406A0">
            <w:pPr>
              <w:tabs>
                <w:tab w:val="decimal" w:pos="879"/>
              </w:tabs>
              <w:spacing w:line="240" w:lineRule="exact"/>
              <w:ind w:right="-111"/>
              <w:rPr>
                <w:rFonts w:ascii="CordiaUPC" w:hAnsi="CordiaUPC" w:cs="CordiaUPC"/>
                <w:sz w:val="26"/>
                <w:szCs w:val="26"/>
              </w:rPr>
            </w:pPr>
          </w:p>
        </w:tc>
        <w:tc>
          <w:tcPr>
            <w:tcW w:w="1350" w:type="dxa"/>
          </w:tcPr>
          <w:p w14:paraId="1BBE365C" w14:textId="77777777" w:rsidR="007476D6" w:rsidRPr="000536BB" w:rsidRDefault="007476D6" w:rsidP="000406A0">
            <w:pPr>
              <w:tabs>
                <w:tab w:val="decimal" w:pos="1004"/>
              </w:tabs>
              <w:spacing w:line="240" w:lineRule="exact"/>
              <w:ind w:right="-111"/>
              <w:rPr>
                <w:rFonts w:ascii="CordiaUPC" w:hAnsi="CordiaUPC" w:cs="CordiaUPC"/>
                <w:sz w:val="26"/>
                <w:szCs w:val="26"/>
              </w:rPr>
            </w:pPr>
          </w:p>
        </w:tc>
      </w:tr>
      <w:tr w:rsidR="0042384A" w:rsidRPr="000536BB" w14:paraId="04AC2380" w14:textId="77777777" w:rsidTr="000406A0">
        <w:tc>
          <w:tcPr>
            <w:tcW w:w="4050" w:type="dxa"/>
            <w:hideMark/>
          </w:tcPr>
          <w:p w14:paraId="66E7A7A0" w14:textId="77777777" w:rsidR="0042384A" w:rsidRPr="000536BB" w:rsidRDefault="0042384A" w:rsidP="0042384A">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Agricultural and mining</w:t>
            </w:r>
          </w:p>
        </w:tc>
        <w:tc>
          <w:tcPr>
            <w:tcW w:w="972" w:type="dxa"/>
          </w:tcPr>
          <w:p w14:paraId="601683E8" w14:textId="77777777" w:rsidR="0042384A" w:rsidRPr="000536BB" w:rsidRDefault="0042384A" w:rsidP="0042384A">
            <w:pPr>
              <w:spacing w:line="240" w:lineRule="exact"/>
              <w:ind w:left="-99" w:right="-107"/>
              <w:jc w:val="center"/>
              <w:rPr>
                <w:rFonts w:ascii="CordiaUPC" w:hAnsi="CordiaUPC" w:cs="CordiaUPC"/>
                <w:i/>
                <w:iCs/>
                <w:sz w:val="26"/>
                <w:szCs w:val="26"/>
              </w:rPr>
            </w:pPr>
          </w:p>
        </w:tc>
        <w:tc>
          <w:tcPr>
            <w:tcW w:w="1049" w:type="dxa"/>
          </w:tcPr>
          <w:p w14:paraId="5ACF52DE" w14:textId="77777777" w:rsidR="0042384A" w:rsidRPr="000536BB" w:rsidRDefault="0042384A" w:rsidP="0042384A">
            <w:pPr>
              <w:spacing w:line="240" w:lineRule="exact"/>
              <w:ind w:left="-99" w:right="-107"/>
              <w:jc w:val="center"/>
              <w:rPr>
                <w:rFonts w:ascii="CordiaUPC" w:hAnsi="CordiaUPC" w:cs="CordiaUPC"/>
                <w:i/>
                <w:iCs/>
                <w:sz w:val="26"/>
                <w:szCs w:val="26"/>
              </w:rPr>
            </w:pPr>
          </w:p>
        </w:tc>
        <w:tc>
          <w:tcPr>
            <w:tcW w:w="1350" w:type="dxa"/>
          </w:tcPr>
          <w:p w14:paraId="5EAAE497" w14:textId="3DFB1D89" w:rsidR="0042384A" w:rsidRPr="000536BB" w:rsidRDefault="0042384A" w:rsidP="0042384A">
            <w:pPr>
              <w:tabs>
                <w:tab w:val="decimal" w:pos="1003"/>
              </w:tabs>
              <w:spacing w:line="240" w:lineRule="exact"/>
              <w:ind w:right="-111"/>
              <w:rPr>
                <w:rFonts w:ascii="CordiaUPC" w:hAnsi="CordiaUPC" w:cs="CordiaUPC"/>
                <w:sz w:val="26"/>
                <w:szCs w:val="26"/>
              </w:rPr>
            </w:pPr>
            <w:r w:rsidRPr="00EC1149">
              <w:rPr>
                <w:rFonts w:ascii="CordiaUPC" w:eastAsia="Times New Roman" w:hAnsi="CordiaUPC" w:cs="CordiaUPC"/>
                <w:sz w:val="26"/>
                <w:szCs w:val="26"/>
              </w:rPr>
              <w:t xml:space="preserve"> 19,626 </w:t>
            </w:r>
          </w:p>
        </w:tc>
        <w:tc>
          <w:tcPr>
            <w:tcW w:w="236" w:type="dxa"/>
            <w:vAlign w:val="bottom"/>
          </w:tcPr>
          <w:p w14:paraId="5D105BCE" w14:textId="77777777" w:rsidR="0042384A" w:rsidRPr="000536BB" w:rsidRDefault="0042384A" w:rsidP="0042384A">
            <w:pPr>
              <w:tabs>
                <w:tab w:val="decimal" w:pos="879"/>
              </w:tabs>
              <w:spacing w:line="240" w:lineRule="exact"/>
              <w:ind w:right="-111"/>
              <w:rPr>
                <w:rFonts w:ascii="CordiaUPC" w:hAnsi="CordiaUPC" w:cs="CordiaUPC"/>
                <w:sz w:val="26"/>
                <w:szCs w:val="26"/>
              </w:rPr>
            </w:pPr>
          </w:p>
        </w:tc>
        <w:tc>
          <w:tcPr>
            <w:tcW w:w="1350" w:type="dxa"/>
          </w:tcPr>
          <w:p w14:paraId="579EDDB4" w14:textId="773483A1" w:rsidR="0042384A" w:rsidRPr="000536BB" w:rsidRDefault="0042384A" w:rsidP="0042384A">
            <w:pPr>
              <w:tabs>
                <w:tab w:val="decimal" w:pos="1004"/>
              </w:tabs>
              <w:spacing w:line="240" w:lineRule="exact"/>
              <w:ind w:right="-111"/>
              <w:rPr>
                <w:rFonts w:ascii="CordiaUPC" w:hAnsi="CordiaUPC" w:cs="CordiaUPC"/>
                <w:sz w:val="26"/>
                <w:szCs w:val="26"/>
              </w:rPr>
            </w:pPr>
            <w:r>
              <w:rPr>
                <w:rFonts w:ascii="CordiaUPC" w:hAnsi="CordiaUPC" w:cs="CordiaUPC"/>
                <w:sz w:val="26"/>
                <w:szCs w:val="26"/>
              </w:rPr>
              <w:t>20,</w:t>
            </w:r>
            <w:r w:rsidR="00F2052F">
              <w:rPr>
                <w:rFonts w:ascii="CordiaUPC" w:hAnsi="CordiaUPC" w:cs="CordiaUPC"/>
                <w:sz w:val="26"/>
                <w:szCs w:val="26"/>
              </w:rPr>
              <w:t>485</w:t>
            </w:r>
          </w:p>
        </w:tc>
      </w:tr>
      <w:tr w:rsidR="0042384A" w:rsidRPr="000536BB" w14:paraId="5A3538C9" w14:textId="77777777" w:rsidTr="007B4CAD">
        <w:trPr>
          <w:trHeight w:val="203"/>
        </w:trPr>
        <w:tc>
          <w:tcPr>
            <w:tcW w:w="4050" w:type="dxa"/>
          </w:tcPr>
          <w:p w14:paraId="5ADAA88F" w14:textId="77777777" w:rsidR="0042384A" w:rsidRPr="000536BB" w:rsidRDefault="0042384A" w:rsidP="0042384A">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Real estate and construction</w:t>
            </w:r>
          </w:p>
        </w:tc>
        <w:tc>
          <w:tcPr>
            <w:tcW w:w="972" w:type="dxa"/>
          </w:tcPr>
          <w:p w14:paraId="11816598" w14:textId="77777777" w:rsidR="0042384A" w:rsidRPr="000536BB" w:rsidRDefault="0042384A" w:rsidP="0042384A">
            <w:pPr>
              <w:spacing w:line="240" w:lineRule="exact"/>
              <w:ind w:left="-99" w:right="-107" w:hanging="180"/>
              <w:jc w:val="center"/>
              <w:rPr>
                <w:rFonts w:ascii="CordiaUPC" w:hAnsi="CordiaUPC" w:cs="CordiaUPC"/>
                <w:i/>
                <w:iCs/>
                <w:sz w:val="26"/>
                <w:szCs w:val="26"/>
              </w:rPr>
            </w:pPr>
          </w:p>
        </w:tc>
        <w:tc>
          <w:tcPr>
            <w:tcW w:w="1049" w:type="dxa"/>
          </w:tcPr>
          <w:p w14:paraId="2C23446C" w14:textId="77777777" w:rsidR="0042384A" w:rsidRPr="000536BB" w:rsidRDefault="0042384A" w:rsidP="0042384A">
            <w:pPr>
              <w:spacing w:line="240" w:lineRule="exact"/>
              <w:ind w:left="-99" w:right="-107" w:hanging="180"/>
              <w:jc w:val="center"/>
              <w:rPr>
                <w:rFonts w:ascii="CordiaUPC" w:hAnsi="CordiaUPC" w:cs="CordiaUPC"/>
                <w:i/>
                <w:iCs/>
                <w:sz w:val="26"/>
                <w:szCs w:val="26"/>
              </w:rPr>
            </w:pPr>
          </w:p>
        </w:tc>
        <w:tc>
          <w:tcPr>
            <w:tcW w:w="1350" w:type="dxa"/>
          </w:tcPr>
          <w:p w14:paraId="6004B2A8" w14:textId="65A8F65F" w:rsidR="0042384A" w:rsidRDefault="0042384A" w:rsidP="0042384A">
            <w:pPr>
              <w:tabs>
                <w:tab w:val="decimal" w:pos="1003"/>
              </w:tabs>
              <w:spacing w:line="240" w:lineRule="exact"/>
              <w:ind w:left="341" w:right="-111" w:hanging="180"/>
              <w:rPr>
                <w:rFonts w:ascii="CordiaUPC" w:hAnsi="CordiaUPC" w:cs="CordiaUPC"/>
                <w:sz w:val="26"/>
                <w:szCs w:val="26"/>
              </w:rPr>
            </w:pPr>
            <w:r w:rsidRPr="00EC1149">
              <w:rPr>
                <w:rFonts w:ascii="CordiaUPC" w:eastAsia="Times New Roman" w:hAnsi="CordiaUPC" w:cs="CordiaUPC"/>
                <w:sz w:val="26"/>
                <w:szCs w:val="26"/>
              </w:rPr>
              <w:t xml:space="preserve"> 59,907 </w:t>
            </w:r>
          </w:p>
        </w:tc>
        <w:tc>
          <w:tcPr>
            <w:tcW w:w="236" w:type="dxa"/>
            <w:vAlign w:val="bottom"/>
          </w:tcPr>
          <w:p w14:paraId="2F46C58D" w14:textId="77777777" w:rsidR="0042384A" w:rsidRPr="000536BB" w:rsidRDefault="0042384A" w:rsidP="0042384A">
            <w:pPr>
              <w:tabs>
                <w:tab w:val="decimal" w:pos="879"/>
              </w:tabs>
              <w:spacing w:line="240" w:lineRule="exact"/>
              <w:ind w:left="341" w:right="-111" w:hanging="180"/>
              <w:rPr>
                <w:rFonts w:ascii="CordiaUPC" w:hAnsi="CordiaUPC" w:cs="CordiaUPC"/>
                <w:sz w:val="26"/>
                <w:szCs w:val="26"/>
              </w:rPr>
            </w:pPr>
          </w:p>
        </w:tc>
        <w:tc>
          <w:tcPr>
            <w:tcW w:w="1350" w:type="dxa"/>
            <w:vAlign w:val="bottom"/>
          </w:tcPr>
          <w:p w14:paraId="491588FD" w14:textId="5560B7F7" w:rsidR="0042384A" w:rsidRDefault="0042384A" w:rsidP="0042384A">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59,</w:t>
            </w:r>
            <w:r w:rsidR="00F2052F">
              <w:rPr>
                <w:rFonts w:ascii="CordiaUPC" w:hAnsi="CordiaUPC" w:cs="CordiaUPC"/>
                <w:sz w:val="26"/>
                <w:szCs w:val="26"/>
              </w:rPr>
              <w:t>080</w:t>
            </w:r>
          </w:p>
        </w:tc>
      </w:tr>
      <w:tr w:rsidR="0042384A" w:rsidRPr="000536BB" w14:paraId="3BBAF6AB" w14:textId="77777777" w:rsidTr="007B4CAD">
        <w:trPr>
          <w:trHeight w:val="203"/>
        </w:trPr>
        <w:tc>
          <w:tcPr>
            <w:tcW w:w="4050" w:type="dxa"/>
          </w:tcPr>
          <w:p w14:paraId="46D05FEB" w14:textId="77777777" w:rsidR="0042384A" w:rsidRPr="000536BB" w:rsidRDefault="0042384A" w:rsidP="0042384A">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Public utilities and services</w:t>
            </w:r>
          </w:p>
        </w:tc>
        <w:tc>
          <w:tcPr>
            <w:tcW w:w="972" w:type="dxa"/>
          </w:tcPr>
          <w:p w14:paraId="42FC9F99" w14:textId="77777777" w:rsidR="0042384A" w:rsidRPr="000536BB" w:rsidRDefault="0042384A" w:rsidP="0042384A">
            <w:pPr>
              <w:spacing w:line="240" w:lineRule="exact"/>
              <w:ind w:left="-99" w:right="-107" w:hanging="180"/>
              <w:jc w:val="center"/>
              <w:rPr>
                <w:rFonts w:ascii="CordiaUPC" w:hAnsi="CordiaUPC" w:cs="CordiaUPC"/>
                <w:i/>
                <w:iCs/>
                <w:sz w:val="26"/>
                <w:szCs w:val="26"/>
              </w:rPr>
            </w:pPr>
          </w:p>
        </w:tc>
        <w:tc>
          <w:tcPr>
            <w:tcW w:w="1049" w:type="dxa"/>
          </w:tcPr>
          <w:p w14:paraId="708399A1" w14:textId="77777777" w:rsidR="0042384A" w:rsidRPr="000536BB" w:rsidRDefault="0042384A" w:rsidP="0042384A">
            <w:pPr>
              <w:spacing w:line="240" w:lineRule="exact"/>
              <w:ind w:left="-99" w:right="-107" w:hanging="180"/>
              <w:jc w:val="center"/>
              <w:rPr>
                <w:rFonts w:ascii="CordiaUPC" w:hAnsi="CordiaUPC" w:cs="CordiaUPC"/>
                <w:i/>
                <w:iCs/>
                <w:sz w:val="26"/>
                <w:szCs w:val="26"/>
              </w:rPr>
            </w:pPr>
          </w:p>
        </w:tc>
        <w:tc>
          <w:tcPr>
            <w:tcW w:w="1350" w:type="dxa"/>
          </w:tcPr>
          <w:p w14:paraId="03A9A8A8" w14:textId="1E00800B" w:rsidR="0042384A" w:rsidRDefault="0042384A" w:rsidP="0042384A">
            <w:pPr>
              <w:tabs>
                <w:tab w:val="decimal" w:pos="1003"/>
              </w:tabs>
              <w:spacing w:line="240" w:lineRule="exact"/>
              <w:ind w:left="341" w:right="-111" w:hanging="180"/>
              <w:rPr>
                <w:rFonts w:ascii="CordiaUPC" w:hAnsi="CordiaUPC" w:cs="CordiaUPC"/>
                <w:sz w:val="26"/>
                <w:szCs w:val="26"/>
              </w:rPr>
            </w:pPr>
            <w:r w:rsidRPr="00EC1149">
              <w:rPr>
                <w:rFonts w:ascii="CordiaUPC" w:eastAsia="Times New Roman" w:hAnsi="CordiaUPC" w:cs="CordiaUPC"/>
                <w:sz w:val="26"/>
                <w:szCs w:val="26"/>
              </w:rPr>
              <w:t xml:space="preserve"> 130,572 </w:t>
            </w:r>
          </w:p>
        </w:tc>
        <w:tc>
          <w:tcPr>
            <w:tcW w:w="236" w:type="dxa"/>
            <w:vAlign w:val="bottom"/>
          </w:tcPr>
          <w:p w14:paraId="1EB7EF8D" w14:textId="77777777" w:rsidR="0042384A" w:rsidRPr="000536BB" w:rsidRDefault="0042384A" w:rsidP="0042384A">
            <w:pPr>
              <w:tabs>
                <w:tab w:val="decimal" w:pos="879"/>
              </w:tabs>
              <w:spacing w:line="240" w:lineRule="exact"/>
              <w:ind w:left="341" w:right="-111" w:hanging="180"/>
              <w:rPr>
                <w:rFonts w:ascii="CordiaUPC" w:hAnsi="CordiaUPC" w:cs="CordiaUPC"/>
                <w:sz w:val="26"/>
                <w:szCs w:val="26"/>
              </w:rPr>
            </w:pPr>
          </w:p>
        </w:tc>
        <w:tc>
          <w:tcPr>
            <w:tcW w:w="1350" w:type="dxa"/>
            <w:vAlign w:val="bottom"/>
          </w:tcPr>
          <w:p w14:paraId="116DC8BF" w14:textId="0D813978" w:rsidR="0042384A" w:rsidRDefault="0042384A" w:rsidP="0042384A">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158,</w:t>
            </w:r>
            <w:r w:rsidR="00F2052F">
              <w:rPr>
                <w:rFonts w:ascii="CordiaUPC" w:hAnsi="CordiaUPC" w:cs="CordiaUPC"/>
                <w:sz w:val="26"/>
                <w:szCs w:val="26"/>
              </w:rPr>
              <w:t>489</w:t>
            </w:r>
          </w:p>
        </w:tc>
      </w:tr>
      <w:tr w:rsidR="0042384A" w:rsidRPr="000536BB" w14:paraId="4A098ABB" w14:textId="77777777" w:rsidTr="007B4CAD">
        <w:trPr>
          <w:trHeight w:val="203"/>
        </w:trPr>
        <w:tc>
          <w:tcPr>
            <w:tcW w:w="4050" w:type="dxa"/>
          </w:tcPr>
          <w:p w14:paraId="0E95C934" w14:textId="77777777" w:rsidR="0042384A" w:rsidRPr="000536BB" w:rsidRDefault="0042384A" w:rsidP="0042384A">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Retail mortgage lending</w:t>
            </w:r>
          </w:p>
        </w:tc>
        <w:tc>
          <w:tcPr>
            <w:tcW w:w="972" w:type="dxa"/>
          </w:tcPr>
          <w:p w14:paraId="23548385" w14:textId="77777777" w:rsidR="0042384A" w:rsidRPr="000536BB" w:rsidRDefault="0042384A" w:rsidP="0042384A">
            <w:pPr>
              <w:spacing w:line="240" w:lineRule="exact"/>
              <w:ind w:left="-99" w:right="-107" w:hanging="180"/>
              <w:jc w:val="center"/>
              <w:rPr>
                <w:rFonts w:ascii="CordiaUPC" w:hAnsi="CordiaUPC" w:cs="CordiaUPC"/>
                <w:i/>
                <w:iCs/>
                <w:sz w:val="26"/>
                <w:szCs w:val="26"/>
              </w:rPr>
            </w:pPr>
          </w:p>
        </w:tc>
        <w:tc>
          <w:tcPr>
            <w:tcW w:w="1049" w:type="dxa"/>
          </w:tcPr>
          <w:p w14:paraId="7C463E8F" w14:textId="77777777" w:rsidR="0042384A" w:rsidRPr="000536BB" w:rsidRDefault="0042384A" w:rsidP="0042384A">
            <w:pPr>
              <w:spacing w:line="240" w:lineRule="exact"/>
              <w:ind w:left="-99" w:right="-107" w:hanging="180"/>
              <w:jc w:val="center"/>
              <w:rPr>
                <w:rFonts w:ascii="CordiaUPC" w:hAnsi="CordiaUPC" w:cs="CordiaUPC"/>
                <w:i/>
                <w:iCs/>
                <w:sz w:val="26"/>
                <w:szCs w:val="26"/>
              </w:rPr>
            </w:pPr>
          </w:p>
        </w:tc>
        <w:tc>
          <w:tcPr>
            <w:tcW w:w="1350" w:type="dxa"/>
          </w:tcPr>
          <w:p w14:paraId="2DDAEB76" w14:textId="2EC9959C" w:rsidR="0042384A" w:rsidRDefault="0042384A" w:rsidP="0042384A">
            <w:pPr>
              <w:tabs>
                <w:tab w:val="decimal" w:pos="1003"/>
              </w:tabs>
              <w:spacing w:line="240" w:lineRule="exact"/>
              <w:ind w:left="341" w:right="-111" w:hanging="180"/>
              <w:rPr>
                <w:rFonts w:ascii="CordiaUPC" w:hAnsi="CordiaUPC" w:cs="CordiaUPC"/>
                <w:sz w:val="26"/>
                <w:szCs w:val="26"/>
              </w:rPr>
            </w:pPr>
            <w:r w:rsidRPr="00EC1149">
              <w:rPr>
                <w:rFonts w:ascii="CordiaUPC" w:eastAsia="Times New Roman" w:hAnsi="CordiaUPC" w:cs="CordiaUPC"/>
                <w:sz w:val="26"/>
                <w:szCs w:val="26"/>
              </w:rPr>
              <w:t xml:space="preserve"> 30</w:t>
            </w:r>
            <w:r w:rsidR="00E51DD5">
              <w:rPr>
                <w:rFonts w:ascii="CordiaUPC" w:eastAsia="Times New Roman" w:hAnsi="CordiaUPC" w:cs="CordiaUPC"/>
                <w:sz w:val="26"/>
                <w:szCs w:val="26"/>
              </w:rPr>
              <w:t>0</w:t>
            </w:r>
            <w:r w:rsidRPr="00EC1149">
              <w:rPr>
                <w:rFonts w:ascii="CordiaUPC" w:eastAsia="Times New Roman" w:hAnsi="CordiaUPC" w:cs="CordiaUPC"/>
                <w:sz w:val="26"/>
                <w:szCs w:val="26"/>
              </w:rPr>
              <w:t>,</w:t>
            </w:r>
            <w:r w:rsidR="00E51DD5">
              <w:rPr>
                <w:rFonts w:ascii="CordiaUPC" w:eastAsia="Times New Roman" w:hAnsi="CordiaUPC" w:cs="CordiaUPC"/>
                <w:sz w:val="26"/>
                <w:szCs w:val="26"/>
              </w:rPr>
              <w:t>865</w:t>
            </w:r>
            <w:r w:rsidRPr="00EC1149">
              <w:rPr>
                <w:rFonts w:ascii="CordiaUPC" w:eastAsia="Times New Roman" w:hAnsi="CordiaUPC" w:cs="CordiaUPC"/>
                <w:sz w:val="26"/>
                <w:szCs w:val="26"/>
              </w:rPr>
              <w:t xml:space="preserve"> </w:t>
            </w:r>
          </w:p>
        </w:tc>
        <w:tc>
          <w:tcPr>
            <w:tcW w:w="236" w:type="dxa"/>
            <w:vAlign w:val="bottom"/>
          </w:tcPr>
          <w:p w14:paraId="4287DCEB" w14:textId="77777777" w:rsidR="0042384A" w:rsidRPr="000536BB" w:rsidRDefault="0042384A" w:rsidP="0042384A">
            <w:pPr>
              <w:tabs>
                <w:tab w:val="decimal" w:pos="879"/>
              </w:tabs>
              <w:spacing w:line="240" w:lineRule="exact"/>
              <w:ind w:left="341" w:right="-111" w:hanging="180"/>
              <w:rPr>
                <w:rFonts w:ascii="CordiaUPC" w:hAnsi="CordiaUPC" w:cs="CordiaUPC"/>
                <w:sz w:val="26"/>
                <w:szCs w:val="26"/>
              </w:rPr>
            </w:pPr>
          </w:p>
        </w:tc>
        <w:tc>
          <w:tcPr>
            <w:tcW w:w="1350" w:type="dxa"/>
            <w:vAlign w:val="bottom"/>
          </w:tcPr>
          <w:p w14:paraId="7132EF0C" w14:textId="374F515A" w:rsidR="0042384A" w:rsidRDefault="0042384A" w:rsidP="0042384A">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296,</w:t>
            </w:r>
            <w:r w:rsidR="00F2052F">
              <w:rPr>
                <w:rFonts w:ascii="CordiaUPC" w:hAnsi="CordiaUPC" w:cs="CordiaUPC"/>
                <w:sz w:val="26"/>
                <w:szCs w:val="26"/>
              </w:rPr>
              <w:t>074</w:t>
            </w:r>
          </w:p>
        </w:tc>
      </w:tr>
      <w:tr w:rsidR="0042384A" w:rsidRPr="000536BB" w14:paraId="35098B9F" w14:textId="77777777" w:rsidTr="007B4CAD">
        <w:trPr>
          <w:trHeight w:val="203"/>
        </w:trPr>
        <w:tc>
          <w:tcPr>
            <w:tcW w:w="4050" w:type="dxa"/>
            <w:hideMark/>
          </w:tcPr>
          <w:p w14:paraId="6B1C0D02" w14:textId="77777777" w:rsidR="0042384A" w:rsidRPr="000536BB" w:rsidRDefault="0042384A" w:rsidP="0042384A">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Manufacturing and commerce</w:t>
            </w:r>
          </w:p>
        </w:tc>
        <w:tc>
          <w:tcPr>
            <w:tcW w:w="972" w:type="dxa"/>
          </w:tcPr>
          <w:p w14:paraId="2E2C0734" w14:textId="77777777" w:rsidR="0042384A" w:rsidRPr="000536BB" w:rsidRDefault="0042384A" w:rsidP="0042384A">
            <w:pPr>
              <w:spacing w:line="240" w:lineRule="exact"/>
              <w:ind w:left="-99" w:right="-107" w:hanging="180"/>
              <w:jc w:val="center"/>
              <w:rPr>
                <w:rFonts w:ascii="CordiaUPC" w:hAnsi="CordiaUPC" w:cs="CordiaUPC"/>
                <w:i/>
                <w:iCs/>
                <w:sz w:val="26"/>
                <w:szCs w:val="26"/>
              </w:rPr>
            </w:pPr>
          </w:p>
        </w:tc>
        <w:tc>
          <w:tcPr>
            <w:tcW w:w="1049" w:type="dxa"/>
          </w:tcPr>
          <w:p w14:paraId="6A1D2AEF" w14:textId="77777777" w:rsidR="0042384A" w:rsidRPr="000536BB" w:rsidRDefault="0042384A" w:rsidP="0042384A">
            <w:pPr>
              <w:spacing w:line="240" w:lineRule="exact"/>
              <w:ind w:left="-99" w:right="-107" w:hanging="180"/>
              <w:jc w:val="center"/>
              <w:rPr>
                <w:rFonts w:ascii="CordiaUPC" w:hAnsi="CordiaUPC" w:cs="CordiaUPC"/>
                <w:i/>
                <w:iCs/>
                <w:sz w:val="26"/>
                <w:szCs w:val="26"/>
              </w:rPr>
            </w:pPr>
          </w:p>
        </w:tc>
        <w:tc>
          <w:tcPr>
            <w:tcW w:w="1350" w:type="dxa"/>
          </w:tcPr>
          <w:p w14:paraId="7C04F2E1" w14:textId="7E24E07A" w:rsidR="0042384A" w:rsidRPr="000536BB" w:rsidRDefault="0042384A" w:rsidP="0042384A">
            <w:pPr>
              <w:tabs>
                <w:tab w:val="decimal" w:pos="1003"/>
              </w:tabs>
              <w:spacing w:line="240" w:lineRule="exact"/>
              <w:ind w:left="341" w:right="-111" w:hanging="180"/>
              <w:rPr>
                <w:rFonts w:ascii="CordiaUPC" w:hAnsi="CordiaUPC" w:cs="CordiaUPC"/>
                <w:sz w:val="26"/>
                <w:szCs w:val="26"/>
              </w:rPr>
            </w:pPr>
            <w:r w:rsidRPr="00EC1149">
              <w:rPr>
                <w:rFonts w:ascii="CordiaUPC" w:eastAsia="Times New Roman" w:hAnsi="CordiaUPC" w:cs="CordiaUPC"/>
                <w:sz w:val="26"/>
                <w:szCs w:val="26"/>
              </w:rPr>
              <w:t xml:space="preserve"> 364,722 </w:t>
            </w:r>
          </w:p>
        </w:tc>
        <w:tc>
          <w:tcPr>
            <w:tcW w:w="236" w:type="dxa"/>
            <w:vAlign w:val="bottom"/>
          </w:tcPr>
          <w:p w14:paraId="64E69CB2" w14:textId="77777777" w:rsidR="0042384A" w:rsidRPr="000536BB" w:rsidRDefault="0042384A" w:rsidP="0042384A">
            <w:pPr>
              <w:tabs>
                <w:tab w:val="decimal" w:pos="879"/>
              </w:tabs>
              <w:spacing w:line="240" w:lineRule="exact"/>
              <w:ind w:left="341" w:right="-111" w:hanging="180"/>
              <w:rPr>
                <w:rFonts w:ascii="CordiaUPC" w:hAnsi="CordiaUPC" w:cs="CordiaUPC"/>
                <w:sz w:val="26"/>
                <w:szCs w:val="26"/>
              </w:rPr>
            </w:pPr>
          </w:p>
        </w:tc>
        <w:tc>
          <w:tcPr>
            <w:tcW w:w="1350" w:type="dxa"/>
            <w:vAlign w:val="bottom"/>
          </w:tcPr>
          <w:p w14:paraId="7E163559" w14:textId="242C3CBD" w:rsidR="0042384A" w:rsidRPr="000536BB" w:rsidRDefault="0042384A" w:rsidP="0042384A">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361,</w:t>
            </w:r>
            <w:r w:rsidR="00F2052F">
              <w:rPr>
                <w:rFonts w:ascii="CordiaUPC" w:hAnsi="CordiaUPC" w:cs="CordiaUPC"/>
                <w:sz w:val="26"/>
                <w:szCs w:val="26"/>
              </w:rPr>
              <w:t>381</w:t>
            </w:r>
          </w:p>
        </w:tc>
      </w:tr>
      <w:tr w:rsidR="0042384A" w:rsidRPr="000536BB" w14:paraId="40407BDF" w14:textId="77777777" w:rsidTr="007B4CAD">
        <w:tc>
          <w:tcPr>
            <w:tcW w:w="4050" w:type="dxa"/>
            <w:hideMark/>
          </w:tcPr>
          <w:p w14:paraId="4A3E2901" w14:textId="77777777" w:rsidR="0042384A" w:rsidRPr="000536BB" w:rsidRDefault="0042384A" w:rsidP="0042384A">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Hire purchase</w:t>
            </w:r>
          </w:p>
        </w:tc>
        <w:tc>
          <w:tcPr>
            <w:tcW w:w="972" w:type="dxa"/>
          </w:tcPr>
          <w:p w14:paraId="4DB7E7D3" w14:textId="77777777" w:rsidR="0042384A" w:rsidRPr="000536BB" w:rsidRDefault="0042384A" w:rsidP="0042384A">
            <w:pPr>
              <w:spacing w:line="240" w:lineRule="exact"/>
              <w:ind w:left="-99" w:right="-107"/>
              <w:jc w:val="center"/>
              <w:rPr>
                <w:rFonts w:ascii="CordiaUPC" w:hAnsi="CordiaUPC" w:cs="CordiaUPC"/>
                <w:i/>
                <w:iCs/>
                <w:sz w:val="26"/>
                <w:szCs w:val="26"/>
                <w:rtl/>
                <w:cs/>
              </w:rPr>
            </w:pPr>
          </w:p>
        </w:tc>
        <w:tc>
          <w:tcPr>
            <w:tcW w:w="1049" w:type="dxa"/>
          </w:tcPr>
          <w:p w14:paraId="2345690A" w14:textId="77777777" w:rsidR="0042384A" w:rsidRPr="000536BB" w:rsidRDefault="0042384A" w:rsidP="0042384A">
            <w:pPr>
              <w:spacing w:line="240" w:lineRule="exact"/>
              <w:ind w:left="-99" w:right="-107"/>
              <w:jc w:val="center"/>
              <w:rPr>
                <w:rFonts w:ascii="CordiaUPC" w:hAnsi="CordiaUPC" w:cs="CordiaUPC"/>
                <w:i/>
                <w:iCs/>
                <w:sz w:val="26"/>
                <w:szCs w:val="26"/>
                <w:rtl/>
                <w:cs/>
              </w:rPr>
            </w:pPr>
          </w:p>
        </w:tc>
        <w:tc>
          <w:tcPr>
            <w:tcW w:w="1350" w:type="dxa"/>
          </w:tcPr>
          <w:p w14:paraId="38DB60E0" w14:textId="67C4B0FD" w:rsidR="0042384A" w:rsidRPr="000536BB" w:rsidRDefault="0042384A" w:rsidP="0042384A">
            <w:pPr>
              <w:tabs>
                <w:tab w:val="decimal" w:pos="1003"/>
              </w:tabs>
              <w:spacing w:line="240" w:lineRule="exact"/>
              <w:ind w:right="-111"/>
              <w:rPr>
                <w:rFonts w:ascii="CordiaUPC" w:hAnsi="CordiaUPC" w:cs="CordiaUPC"/>
                <w:sz w:val="26"/>
                <w:szCs w:val="26"/>
              </w:rPr>
            </w:pPr>
            <w:r w:rsidRPr="00EC1149">
              <w:rPr>
                <w:rFonts w:ascii="CordiaUPC" w:eastAsia="Times New Roman" w:hAnsi="CordiaUPC" w:cs="CordiaUPC"/>
                <w:sz w:val="26"/>
                <w:szCs w:val="26"/>
              </w:rPr>
              <w:t xml:space="preserve"> 399,754 </w:t>
            </w:r>
          </w:p>
        </w:tc>
        <w:tc>
          <w:tcPr>
            <w:tcW w:w="236" w:type="dxa"/>
            <w:vAlign w:val="bottom"/>
          </w:tcPr>
          <w:p w14:paraId="53204CB6" w14:textId="77777777" w:rsidR="0042384A" w:rsidRPr="000536BB" w:rsidRDefault="0042384A" w:rsidP="0042384A">
            <w:pPr>
              <w:tabs>
                <w:tab w:val="decimal" w:pos="879"/>
              </w:tabs>
              <w:spacing w:line="240" w:lineRule="exact"/>
              <w:ind w:right="-111"/>
              <w:rPr>
                <w:rFonts w:ascii="CordiaUPC" w:hAnsi="CordiaUPC" w:cs="CordiaUPC"/>
                <w:sz w:val="26"/>
                <w:szCs w:val="26"/>
              </w:rPr>
            </w:pPr>
          </w:p>
        </w:tc>
        <w:tc>
          <w:tcPr>
            <w:tcW w:w="1350" w:type="dxa"/>
            <w:vAlign w:val="bottom"/>
          </w:tcPr>
          <w:p w14:paraId="192BCC12" w14:textId="77777777" w:rsidR="0042384A" w:rsidRPr="000536BB" w:rsidRDefault="0042384A" w:rsidP="0042384A">
            <w:pPr>
              <w:tabs>
                <w:tab w:val="decimal" w:pos="1004"/>
              </w:tabs>
              <w:spacing w:line="240" w:lineRule="exact"/>
              <w:ind w:right="-111"/>
              <w:rPr>
                <w:rFonts w:ascii="CordiaUPC" w:hAnsi="CordiaUPC" w:cs="CordiaUPC"/>
                <w:sz w:val="26"/>
                <w:szCs w:val="26"/>
              </w:rPr>
            </w:pPr>
            <w:r>
              <w:rPr>
                <w:rFonts w:ascii="CordiaUPC" w:hAnsi="CordiaUPC" w:cs="CordiaUPC"/>
                <w:sz w:val="26"/>
                <w:szCs w:val="26"/>
              </w:rPr>
              <w:t>404,865</w:t>
            </w:r>
          </w:p>
        </w:tc>
      </w:tr>
      <w:tr w:rsidR="0042384A" w:rsidRPr="000536BB" w14:paraId="2254B00B" w14:textId="77777777" w:rsidTr="007B4CAD">
        <w:tc>
          <w:tcPr>
            <w:tcW w:w="4050" w:type="dxa"/>
          </w:tcPr>
          <w:p w14:paraId="04DCEFBC" w14:textId="77777777" w:rsidR="0042384A" w:rsidRPr="000536BB" w:rsidRDefault="0042384A" w:rsidP="0042384A">
            <w:pPr>
              <w:tabs>
                <w:tab w:val="left" w:pos="770"/>
              </w:tabs>
              <w:spacing w:line="240" w:lineRule="exact"/>
              <w:ind w:left="161" w:right="-292" w:hanging="161"/>
              <w:rPr>
                <w:rFonts w:ascii="CordiaUPC" w:hAnsi="CordiaUPC" w:cs="CordiaUPC"/>
                <w:sz w:val="26"/>
                <w:szCs w:val="26"/>
                <w:lang w:val="en-US" w:bidi="th-TH"/>
              </w:rPr>
            </w:pPr>
            <w:r w:rsidRPr="000536BB">
              <w:rPr>
                <w:rFonts w:ascii="CordiaUPC" w:hAnsi="CordiaUPC" w:cs="CordiaUPC" w:hint="cs"/>
                <w:sz w:val="26"/>
                <w:szCs w:val="26"/>
                <w:lang w:val="en-US" w:bidi="th-TH"/>
              </w:rPr>
              <w:t>Others</w:t>
            </w:r>
          </w:p>
        </w:tc>
        <w:tc>
          <w:tcPr>
            <w:tcW w:w="972" w:type="dxa"/>
          </w:tcPr>
          <w:p w14:paraId="2AE5AAFB" w14:textId="77777777" w:rsidR="0042384A" w:rsidRPr="000536BB" w:rsidRDefault="0042384A" w:rsidP="0042384A">
            <w:pPr>
              <w:spacing w:line="240" w:lineRule="exact"/>
              <w:ind w:left="-99" w:right="-107"/>
              <w:jc w:val="center"/>
              <w:rPr>
                <w:rFonts w:ascii="CordiaUPC" w:hAnsi="CordiaUPC" w:cs="CordiaUPC"/>
                <w:i/>
                <w:iCs/>
                <w:sz w:val="26"/>
                <w:szCs w:val="26"/>
                <w:rtl/>
                <w:cs/>
              </w:rPr>
            </w:pPr>
          </w:p>
        </w:tc>
        <w:tc>
          <w:tcPr>
            <w:tcW w:w="1049" w:type="dxa"/>
          </w:tcPr>
          <w:p w14:paraId="47DD350D" w14:textId="77777777" w:rsidR="0042384A" w:rsidRPr="000536BB" w:rsidRDefault="0042384A" w:rsidP="0042384A">
            <w:pPr>
              <w:spacing w:line="240" w:lineRule="exact"/>
              <w:ind w:left="-99" w:right="-107"/>
              <w:jc w:val="center"/>
              <w:rPr>
                <w:rFonts w:ascii="CordiaUPC" w:hAnsi="CordiaUPC" w:cs="CordiaUPC"/>
                <w:i/>
                <w:iCs/>
                <w:sz w:val="26"/>
                <w:szCs w:val="26"/>
                <w:rtl/>
                <w:cs/>
              </w:rPr>
            </w:pPr>
          </w:p>
        </w:tc>
        <w:tc>
          <w:tcPr>
            <w:tcW w:w="1350" w:type="dxa"/>
            <w:tcBorders>
              <w:bottom w:val="single" w:sz="4" w:space="0" w:color="auto"/>
            </w:tcBorders>
          </w:tcPr>
          <w:p w14:paraId="0C4913B6" w14:textId="5BFA1FF4" w:rsidR="0042384A" w:rsidRPr="000536BB" w:rsidRDefault="0042384A" w:rsidP="0042384A">
            <w:pPr>
              <w:tabs>
                <w:tab w:val="decimal" w:pos="1003"/>
              </w:tabs>
              <w:spacing w:line="240" w:lineRule="exact"/>
              <w:ind w:right="-111"/>
              <w:rPr>
                <w:rFonts w:ascii="CordiaUPC" w:hAnsi="CordiaUPC" w:cs="CordiaUPC"/>
                <w:sz w:val="26"/>
                <w:szCs w:val="26"/>
              </w:rPr>
            </w:pPr>
            <w:r w:rsidRPr="00EC1149">
              <w:rPr>
                <w:rFonts w:ascii="CordiaUPC" w:eastAsia="Times New Roman" w:hAnsi="CordiaUPC" w:cs="CordiaUPC"/>
                <w:sz w:val="26"/>
                <w:szCs w:val="26"/>
              </w:rPr>
              <w:t xml:space="preserve"> </w:t>
            </w:r>
            <w:r w:rsidR="00E51DD5">
              <w:rPr>
                <w:rFonts w:ascii="CordiaUPC" w:eastAsia="Times New Roman" w:hAnsi="CordiaUPC" w:cs="CordiaUPC"/>
                <w:sz w:val="26"/>
                <w:szCs w:val="26"/>
              </w:rPr>
              <w:t>90</w:t>
            </w:r>
            <w:r w:rsidRPr="00EC1149">
              <w:rPr>
                <w:rFonts w:ascii="CordiaUPC" w:eastAsia="Times New Roman" w:hAnsi="CordiaUPC" w:cs="CordiaUPC"/>
                <w:sz w:val="26"/>
                <w:szCs w:val="26"/>
              </w:rPr>
              <w:t>,</w:t>
            </w:r>
            <w:r w:rsidR="00E51DD5">
              <w:rPr>
                <w:rFonts w:ascii="CordiaUPC" w:eastAsia="Times New Roman" w:hAnsi="CordiaUPC" w:cs="CordiaUPC"/>
                <w:sz w:val="26"/>
                <w:szCs w:val="26"/>
              </w:rPr>
              <w:t>450</w:t>
            </w:r>
            <w:r w:rsidRPr="00EC1149">
              <w:rPr>
                <w:rFonts w:ascii="CordiaUPC" w:eastAsia="Times New Roman" w:hAnsi="CordiaUPC" w:cs="CordiaUPC"/>
                <w:sz w:val="26"/>
                <w:szCs w:val="26"/>
              </w:rPr>
              <w:t xml:space="preserve"> </w:t>
            </w:r>
          </w:p>
        </w:tc>
        <w:tc>
          <w:tcPr>
            <w:tcW w:w="236" w:type="dxa"/>
          </w:tcPr>
          <w:p w14:paraId="6A85D461" w14:textId="77777777" w:rsidR="0042384A" w:rsidRPr="000536BB" w:rsidRDefault="0042384A" w:rsidP="0042384A">
            <w:pPr>
              <w:tabs>
                <w:tab w:val="decimal" w:pos="879"/>
              </w:tabs>
              <w:spacing w:line="240" w:lineRule="exact"/>
              <w:ind w:right="-111"/>
              <w:rPr>
                <w:rFonts w:ascii="CordiaUPC" w:hAnsi="CordiaUPC" w:cs="CordiaUPC"/>
                <w:sz w:val="26"/>
                <w:szCs w:val="26"/>
              </w:rPr>
            </w:pPr>
          </w:p>
        </w:tc>
        <w:tc>
          <w:tcPr>
            <w:tcW w:w="1350" w:type="dxa"/>
            <w:tcBorders>
              <w:bottom w:val="single" w:sz="4" w:space="0" w:color="auto"/>
            </w:tcBorders>
            <w:vAlign w:val="bottom"/>
          </w:tcPr>
          <w:p w14:paraId="2B316DF9" w14:textId="6A7051F2" w:rsidR="0042384A" w:rsidRPr="000536BB" w:rsidRDefault="0042384A" w:rsidP="0042384A">
            <w:pPr>
              <w:tabs>
                <w:tab w:val="decimal" w:pos="1004"/>
              </w:tabs>
              <w:spacing w:line="240" w:lineRule="exact"/>
              <w:ind w:right="-111"/>
              <w:rPr>
                <w:rFonts w:ascii="CordiaUPC" w:hAnsi="CordiaUPC" w:cs="CordiaUPC"/>
                <w:sz w:val="26"/>
                <w:szCs w:val="26"/>
              </w:rPr>
            </w:pPr>
            <w:r>
              <w:rPr>
                <w:rFonts w:ascii="CordiaUPC" w:hAnsi="CordiaUPC" w:cs="CordiaUPC"/>
                <w:sz w:val="26"/>
                <w:szCs w:val="26"/>
              </w:rPr>
              <w:t>100,</w:t>
            </w:r>
            <w:r w:rsidR="00F2052F">
              <w:rPr>
                <w:rFonts w:ascii="CordiaUPC" w:hAnsi="CordiaUPC" w:cs="CordiaUPC"/>
                <w:sz w:val="26"/>
                <w:szCs w:val="26"/>
              </w:rPr>
              <w:t>073</w:t>
            </w:r>
          </w:p>
        </w:tc>
      </w:tr>
      <w:tr w:rsidR="0042384A" w:rsidRPr="000536BB" w14:paraId="26F8E130" w14:textId="77777777" w:rsidTr="000406A0">
        <w:tc>
          <w:tcPr>
            <w:tcW w:w="4050" w:type="dxa"/>
          </w:tcPr>
          <w:p w14:paraId="25F24D85" w14:textId="77777777" w:rsidR="0042384A" w:rsidRPr="000536BB" w:rsidRDefault="0042384A" w:rsidP="0042384A">
            <w:pPr>
              <w:tabs>
                <w:tab w:val="left" w:pos="770"/>
              </w:tabs>
              <w:spacing w:line="240" w:lineRule="exact"/>
              <w:ind w:left="161" w:right="-292" w:hanging="161"/>
              <w:rPr>
                <w:rFonts w:ascii="CordiaUPC" w:hAnsi="CordiaUPC" w:cs="CordiaUPC"/>
                <w:b/>
                <w:bCs/>
                <w:sz w:val="26"/>
                <w:szCs w:val="26"/>
              </w:rPr>
            </w:pPr>
            <w:r w:rsidRPr="000536BB">
              <w:rPr>
                <w:rFonts w:ascii="CordiaUPC" w:hAnsi="CordiaUPC" w:cs="CordiaUPC" w:hint="cs"/>
                <w:b/>
                <w:bCs/>
                <w:sz w:val="26"/>
                <w:szCs w:val="26"/>
              </w:rPr>
              <w:t>Total</w:t>
            </w:r>
          </w:p>
        </w:tc>
        <w:tc>
          <w:tcPr>
            <w:tcW w:w="972" w:type="dxa"/>
          </w:tcPr>
          <w:p w14:paraId="5B94B1A5" w14:textId="77777777" w:rsidR="0042384A" w:rsidRPr="000536BB" w:rsidRDefault="0042384A" w:rsidP="0042384A">
            <w:pPr>
              <w:spacing w:line="240" w:lineRule="exact"/>
              <w:ind w:left="-99" w:right="-107"/>
              <w:jc w:val="center"/>
              <w:rPr>
                <w:rFonts w:ascii="CordiaUPC" w:hAnsi="CordiaUPC" w:cs="CordiaUPC"/>
                <w:i/>
                <w:iCs/>
                <w:sz w:val="26"/>
                <w:szCs w:val="26"/>
                <w:rtl/>
                <w:cs/>
              </w:rPr>
            </w:pPr>
          </w:p>
        </w:tc>
        <w:tc>
          <w:tcPr>
            <w:tcW w:w="1049" w:type="dxa"/>
          </w:tcPr>
          <w:p w14:paraId="726FE7F9" w14:textId="77777777" w:rsidR="0042384A" w:rsidRPr="000536BB" w:rsidRDefault="0042384A" w:rsidP="0042384A">
            <w:pPr>
              <w:spacing w:line="240" w:lineRule="exact"/>
              <w:ind w:left="-99" w:right="-107"/>
              <w:jc w:val="center"/>
              <w:rPr>
                <w:rFonts w:ascii="CordiaUPC" w:hAnsi="CordiaUPC" w:cs="CordiaUPC"/>
                <w:i/>
                <w:iCs/>
                <w:sz w:val="26"/>
                <w:szCs w:val="26"/>
                <w:rtl/>
                <w:cs/>
              </w:rPr>
            </w:pPr>
          </w:p>
        </w:tc>
        <w:tc>
          <w:tcPr>
            <w:tcW w:w="1350" w:type="dxa"/>
            <w:tcBorders>
              <w:top w:val="single" w:sz="4" w:space="0" w:color="auto"/>
              <w:bottom w:val="double" w:sz="4" w:space="0" w:color="auto"/>
            </w:tcBorders>
          </w:tcPr>
          <w:p w14:paraId="4A231DEA" w14:textId="06B689BC" w:rsidR="0042384A" w:rsidRPr="000536BB" w:rsidRDefault="0042384A" w:rsidP="0042384A">
            <w:pPr>
              <w:tabs>
                <w:tab w:val="decimal" w:pos="1003"/>
              </w:tabs>
              <w:spacing w:line="240" w:lineRule="exact"/>
              <w:ind w:right="-111"/>
              <w:rPr>
                <w:rFonts w:ascii="CordiaUPC" w:hAnsi="CordiaUPC" w:cs="CordiaUPC"/>
                <w:b/>
                <w:bCs/>
                <w:sz w:val="26"/>
                <w:szCs w:val="26"/>
              </w:rPr>
            </w:pPr>
            <w:r w:rsidRPr="00EC1149">
              <w:rPr>
                <w:rFonts w:ascii="CordiaUPC" w:eastAsia="Times New Roman" w:hAnsi="CordiaUPC" w:cs="CordiaUPC"/>
                <w:b/>
                <w:bCs/>
                <w:sz w:val="26"/>
                <w:szCs w:val="26"/>
              </w:rPr>
              <w:t xml:space="preserve"> 1,365,896 </w:t>
            </w:r>
          </w:p>
        </w:tc>
        <w:tc>
          <w:tcPr>
            <w:tcW w:w="236" w:type="dxa"/>
          </w:tcPr>
          <w:p w14:paraId="403F678F" w14:textId="77777777" w:rsidR="0042384A" w:rsidRPr="000536BB" w:rsidRDefault="0042384A" w:rsidP="0042384A">
            <w:pPr>
              <w:tabs>
                <w:tab w:val="decimal" w:pos="879"/>
              </w:tabs>
              <w:spacing w:line="240" w:lineRule="exact"/>
              <w:ind w:right="-111"/>
              <w:rPr>
                <w:rFonts w:ascii="CordiaUPC" w:hAnsi="CordiaUPC" w:cs="CordiaUPC"/>
                <w:b/>
                <w:bCs/>
                <w:sz w:val="26"/>
                <w:szCs w:val="26"/>
              </w:rPr>
            </w:pPr>
          </w:p>
        </w:tc>
        <w:tc>
          <w:tcPr>
            <w:tcW w:w="1350" w:type="dxa"/>
            <w:tcBorders>
              <w:top w:val="single" w:sz="4" w:space="0" w:color="auto"/>
              <w:bottom w:val="double" w:sz="4" w:space="0" w:color="auto"/>
            </w:tcBorders>
          </w:tcPr>
          <w:p w14:paraId="5B74B2B6" w14:textId="21907EEF" w:rsidR="0042384A" w:rsidRPr="000536BB" w:rsidRDefault="0042384A" w:rsidP="0042384A">
            <w:pPr>
              <w:tabs>
                <w:tab w:val="decimal" w:pos="1004"/>
              </w:tabs>
              <w:spacing w:line="240" w:lineRule="exact"/>
              <w:ind w:right="-111"/>
              <w:rPr>
                <w:rFonts w:ascii="CordiaUPC" w:hAnsi="CordiaUPC" w:cs="CordiaUPC"/>
                <w:b/>
                <w:bCs/>
                <w:sz w:val="26"/>
                <w:szCs w:val="26"/>
              </w:rPr>
            </w:pPr>
            <w:r>
              <w:rPr>
                <w:rFonts w:ascii="CordiaUPC" w:hAnsi="CordiaUPC" w:cs="CordiaUPC"/>
                <w:b/>
                <w:bCs/>
                <w:sz w:val="26"/>
                <w:szCs w:val="26"/>
              </w:rPr>
              <w:t>1,40</w:t>
            </w:r>
            <w:r w:rsidR="00F2052F">
              <w:rPr>
                <w:rFonts w:ascii="CordiaUPC" w:hAnsi="CordiaUPC" w:cs="CordiaUPC"/>
                <w:b/>
                <w:bCs/>
                <w:sz w:val="26"/>
                <w:szCs w:val="26"/>
              </w:rPr>
              <w:t>0</w:t>
            </w:r>
            <w:r>
              <w:rPr>
                <w:rFonts w:ascii="CordiaUPC" w:hAnsi="CordiaUPC" w:cs="CordiaUPC"/>
                <w:b/>
                <w:bCs/>
                <w:sz w:val="26"/>
                <w:szCs w:val="26"/>
              </w:rPr>
              <w:t>,4</w:t>
            </w:r>
            <w:r w:rsidR="00F2052F">
              <w:rPr>
                <w:rFonts w:ascii="CordiaUPC" w:hAnsi="CordiaUPC" w:cs="CordiaUPC"/>
                <w:b/>
                <w:bCs/>
                <w:sz w:val="26"/>
                <w:szCs w:val="26"/>
              </w:rPr>
              <w:t>47</w:t>
            </w:r>
          </w:p>
        </w:tc>
      </w:tr>
    </w:tbl>
    <w:p w14:paraId="1C543958" w14:textId="219F98C7" w:rsidR="007476D6" w:rsidRDefault="007476D6" w:rsidP="00C51939">
      <w:pPr>
        <w:spacing w:line="240" w:lineRule="auto"/>
        <w:jc w:val="thaiDistribute"/>
        <w:rPr>
          <w:rFonts w:ascii="CordiaUPC" w:hAnsi="CordiaUPC" w:cs="CordiaUPC"/>
          <w:sz w:val="24"/>
          <w:szCs w:val="24"/>
          <w:lang w:val="en-US"/>
        </w:rPr>
      </w:pPr>
    </w:p>
    <w:p w14:paraId="02B4DC0B" w14:textId="6F6A4BFD" w:rsidR="00C51939" w:rsidRDefault="00C51939" w:rsidP="00C51939">
      <w:pPr>
        <w:spacing w:line="240" w:lineRule="auto"/>
        <w:jc w:val="thaiDistribute"/>
        <w:rPr>
          <w:rFonts w:ascii="CordiaUPC" w:hAnsi="CordiaUPC" w:cs="CordiaUPC"/>
          <w:sz w:val="24"/>
          <w:szCs w:val="24"/>
          <w:lang w:val="en-US"/>
        </w:rPr>
      </w:pPr>
    </w:p>
    <w:p w14:paraId="5BF21961" w14:textId="77777777" w:rsidR="00C51939" w:rsidRPr="00C51939" w:rsidRDefault="00C51939" w:rsidP="00C51939">
      <w:pPr>
        <w:spacing w:line="240" w:lineRule="auto"/>
        <w:jc w:val="thaiDistribute"/>
        <w:rPr>
          <w:rFonts w:ascii="CordiaUPC" w:hAnsi="CordiaUPC" w:cs="CordiaUPC"/>
          <w:sz w:val="24"/>
          <w:szCs w:val="24"/>
          <w:lang w:val="en-US"/>
        </w:rPr>
      </w:pPr>
    </w:p>
    <w:tbl>
      <w:tblPr>
        <w:tblW w:w="9007" w:type="dxa"/>
        <w:tblInd w:w="450" w:type="dxa"/>
        <w:tblLook w:val="04A0" w:firstRow="1" w:lastRow="0" w:firstColumn="1" w:lastColumn="0" w:noHBand="0" w:noVBand="1"/>
      </w:tblPr>
      <w:tblGrid>
        <w:gridCol w:w="4050"/>
        <w:gridCol w:w="972"/>
        <w:gridCol w:w="1049"/>
        <w:gridCol w:w="1350"/>
        <w:gridCol w:w="236"/>
        <w:gridCol w:w="1350"/>
      </w:tblGrid>
      <w:tr w:rsidR="007476D6" w:rsidRPr="000536BB" w14:paraId="6F26BFAA" w14:textId="77777777" w:rsidTr="000406A0">
        <w:tc>
          <w:tcPr>
            <w:tcW w:w="4050" w:type="dxa"/>
          </w:tcPr>
          <w:p w14:paraId="6628B43E" w14:textId="77777777" w:rsidR="007476D6" w:rsidRPr="000536BB" w:rsidRDefault="007476D6" w:rsidP="000406A0">
            <w:pPr>
              <w:tabs>
                <w:tab w:val="left" w:pos="770"/>
              </w:tabs>
              <w:spacing w:line="240" w:lineRule="exact"/>
              <w:ind w:left="161" w:hanging="161"/>
              <w:rPr>
                <w:rFonts w:ascii="CordiaUPC" w:hAnsi="CordiaUPC" w:cs="CordiaUPC"/>
                <w:i/>
                <w:iCs/>
                <w:sz w:val="26"/>
                <w:szCs w:val="26"/>
              </w:rPr>
            </w:pPr>
          </w:p>
        </w:tc>
        <w:tc>
          <w:tcPr>
            <w:tcW w:w="972" w:type="dxa"/>
          </w:tcPr>
          <w:p w14:paraId="42978F1B"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049" w:type="dxa"/>
          </w:tcPr>
          <w:p w14:paraId="4B59DDD1"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2936" w:type="dxa"/>
            <w:gridSpan w:val="3"/>
          </w:tcPr>
          <w:p w14:paraId="519F810D" w14:textId="77777777" w:rsidR="007476D6" w:rsidRPr="000536BB" w:rsidRDefault="007476D6" w:rsidP="000406A0">
            <w:pPr>
              <w:spacing w:line="240" w:lineRule="exact"/>
              <w:ind w:right="-111"/>
              <w:jc w:val="center"/>
              <w:rPr>
                <w:rFonts w:ascii="CordiaUPC" w:hAnsi="CordiaUPC" w:cs="CordiaUPC"/>
                <w:sz w:val="26"/>
                <w:szCs w:val="26"/>
              </w:rPr>
            </w:pPr>
            <w:r w:rsidRPr="00AF7B63">
              <w:rPr>
                <w:rFonts w:ascii="CordiaUPC" w:hAnsi="CordiaUPC" w:cs="CordiaUPC"/>
                <w:b/>
                <w:bCs/>
                <w:sz w:val="26"/>
                <w:szCs w:val="26"/>
              </w:rPr>
              <w:t>Bank only</w:t>
            </w:r>
          </w:p>
        </w:tc>
      </w:tr>
      <w:tr w:rsidR="007476D6" w:rsidRPr="000536BB" w14:paraId="05EBCD2F" w14:textId="77777777" w:rsidTr="000406A0">
        <w:tc>
          <w:tcPr>
            <w:tcW w:w="4050" w:type="dxa"/>
          </w:tcPr>
          <w:p w14:paraId="3C93C4D5" w14:textId="77777777" w:rsidR="007476D6" w:rsidRPr="000536BB" w:rsidRDefault="007476D6" w:rsidP="000406A0">
            <w:pPr>
              <w:tabs>
                <w:tab w:val="left" w:pos="770"/>
              </w:tabs>
              <w:spacing w:line="240" w:lineRule="exact"/>
              <w:ind w:left="161" w:hanging="161"/>
              <w:rPr>
                <w:rFonts w:ascii="CordiaUPC" w:hAnsi="CordiaUPC" w:cs="CordiaUPC"/>
                <w:i/>
                <w:iCs/>
                <w:sz w:val="26"/>
                <w:szCs w:val="26"/>
              </w:rPr>
            </w:pPr>
          </w:p>
        </w:tc>
        <w:tc>
          <w:tcPr>
            <w:tcW w:w="972" w:type="dxa"/>
          </w:tcPr>
          <w:p w14:paraId="0BF304C3"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049" w:type="dxa"/>
          </w:tcPr>
          <w:p w14:paraId="050A571A"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350" w:type="dxa"/>
          </w:tcPr>
          <w:p w14:paraId="7719E007" w14:textId="36B46ED8" w:rsidR="00121BA7" w:rsidRDefault="007476D6" w:rsidP="000406A0">
            <w:pPr>
              <w:spacing w:line="240" w:lineRule="exact"/>
              <w:ind w:right="-111"/>
              <w:jc w:val="center"/>
              <w:rPr>
                <w:rFonts w:ascii="CordiaUPC" w:hAnsi="CordiaUPC" w:cs="CordiaUPC"/>
                <w:sz w:val="26"/>
                <w:szCs w:val="26"/>
              </w:rPr>
            </w:pPr>
            <w:r w:rsidRPr="006B1FE8">
              <w:rPr>
                <w:rFonts w:ascii="CordiaUPC" w:hAnsi="CordiaUPC" w:cs="CordiaUPC"/>
                <w:sz w:val="26"/>
                <w:szCs w:val="26"/>
              </w:rPr>
              <w:t>3</w:t>
            </w:r>
            <w:r>
              <w:rPr>
                <w:rFonts w:ascii="CordiaUPC" w:hAnsi="CordiaUPC" w:cs="CordiaUPC"/>
                <w:sz w:val="26"/>
                <w:szCs w:val="26"/>
              </w:rPr>
              <w:t>0 June</w:t>
            </w:r>
          </w:p>
          <w:p w14:paraId="78BC4500" w14:textId="7C5229C8" w:rsidR="007476D6" w:rsidRPr="000536BB" w:rsidRDefault="007476D6" w:rsidP="000406A0">
            <w:pPr>
              <w:spacing w:line="240" w:lineRule="exact"/>
              <w:ind w:right="-111"/>
              <w:jc w:val="center"/>
              <w:rPr>
                <w:rFonts w:ascii="CordiaUPC" w:hAnsi="CordiaUPC" w:cs="CordiaUPC"/>
                <w:sz w:val="26"/>
                <w:szCs w:val="26"/>
              </w:rPr>
            </w:pPr>
            <w:r>
              <w:rPr>
                <w:rFonts w:ascii="CordiaUPC" w:hAnsi="CordiaUPC" w:cs="CordiaUPC"/>
                <w:sz w:val="26"/>
                <w:szCs w:val="26"/>
              </w:rPr>
              <w:t>2021</w:t>
            </w:r>
          </w:p>
        </w:tc>
        <w:tc>
          <w:tcPr>
            <w:tcW w:w="236" w:type="dxa"/>
          </w:tcPr>
          <w:p w14:paraId="69B018EB" w14:textId="77777777" w:rsidR="007476D6" w:rsidRPr="000536BB" w:rsidRDefault="007476D6" w:rsidP="000406A0">
            <w:pPr>
              <w:tabs>
                <w:tab w:val="decimal" w:pos="879"/>
              </w:tabs>
              <w:spacing w:line="240" w:lineRule="exact"/>
              <w:ind w:right="-111"/>
              <w:jc w:val="center"/>
              <w:rPr>
                <w:rFonts w:ascii="CordiaUPC" w:hAnsi="CordiaUPC" w:cs="CordiaUPC"/>
                <w:sz w:val="26"/>
                <w:szCs w:val="26"/>
              </w:rPr>
            </w:pPr>
          </w:p>
        </w:tc>
        <w:tc>
          <w:tcPr>
            <w:tcW w:w="1350" w:type="dxa"/>
          </w:tcPr>
          <w:p w14:paraId="23B8DC65" w14:textId="77777777" w:rsidR="007476D6" w:rsidRPr="000536BB" w:rsidRDefault="007476D6" w:rsidP="000406A0">
            <w:pPr>
              <w:spacing w:line="240" w:lineRule="exact"/>
              <w:ind w:right="-111"/>
              <w:jc w:val="center"/>
              <w:rPr>
                <w:rFonts w:ascii="CordiaUPC" w:hAnsi="CordiaUPC" w:cs="CordiaUPC"/>
                <w:sz w:val="26"/>
                <w:szCs w:val="26"/>
              </w:rPr>
            </w:pPr>
            <w:r w:rsidRPr="006B1FE8">
              <w:rPr>
                <w:rFonts w:ascii="CordiaUPC" w:hAnsi="CordiaUPC" w:cs="CordiaUPC"/>
                <w:sz w:val="26"/>
                <w:szCs w:val="26"/>
              </w:rPr>
              <w:t>31 December 2020</w:t>
            </w:r>
          </w:p>
        </w:tc>
      </w:tr>
      <w:tr w:rsidR="007476D6" w:rsidRPr="000536BB" w14:paraId="7228B60F" w14:textId="77777777" w:rsidTr="000406A0">
        <w:tc>
          <w:tcPr>
            <w:tcW w:w="4050" w:type="dxa"/>
          </w:tcPr>
          <w:p w14:paraId="422B4A48" w14:textId="77777777" w:rsidR="007476D6" w:rsidRPr="000536BB" w:rsidRDefault="007476D6" w:rsidP="000406A0">
            <w:pPr>
              <w:tabs>
                <w:tab w:val="left" w:pos="770"/>
              </w:tabs>
              <w:spacing w:line="240" w:lineRule="exact"/>
              <w:ind w:left="161" w:hanging="161"/>
              <w:rPr>
                <w:rFonts w:ascii="CordiaUPC" w:hAnsi="CordiaUPC" w:cs="CordiaUPC"/>
                <w:i/>
                <w:iCs/>
                <w:sz w:val="26"/>
                <w:szCs w:val="26"/>
              </w:rPr>
            </w:pPr>
          </w:p>
        </w:tc>
        <w:tc>
          <w:tcPr>
            <w:tcW w:w="972" w:type="dxa"/>
          </w:tcPr>
          <w:p w14:paraId="11CD8D91"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049" w:type="dxa"/>
          </w:tcPr>
          <w:p w14:paraId="15BCAC40"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2936" w:type="dxa"/>
            <w:gridSpan w:val="3"/>
          </w:tcPr>
          <w:p w14:paraId="0228CC0D" w14:textId="77777777" w:rsidR="007476D6" w:rsidRPr="000536BB" w:rsidRDefault="007476D6" w:rsidP="000406A0">
            <w:pPr>
              <w:spacing w:line="240" w:lineRule="exact"/>
              <w:ind w:right="-111"/>
              <w:jc w:val="center"/>
              <w:rPr>
                <w:rFonts w:ascii="CordiaUPC" w:hAnsi="CordiaUPC" w:cs="CordiaUPC"/>
                <w:sz w:val="26"/>
                <w:szCs w:val="26"/>
              </w:rPr>
            </w:pPr>
            <w:r w:rsidRPr="000536BB">
              <w:rPr>
                <w:rFonts w:ascii="CordiaUPC" w:hAnsi="CordiaUPC" w:cs="CordiaUPC" w:hint="cs"/>
                <w:i/>
                <w:iCs/>
                <w:sz w:val="26"/>
                <w:szCs w:val="26"/>
              </w:rPr>
              <w:t>(in million Baht)</w:t>
            </w:r>
          </w:p>
        </w:tc>
      </w:tr>
      <w:tr w:rsidR="007476D6" w:rsidRPr="000536BB" w14:paraId="2AD2EA3B" w14:textId="77777777" w:rsidTr="000406A0">
        <w:tc>
          <w:tcPr>
            <w:tcW w:w="4050" w:type="dxa"/>
            <w:hideMark/>
          </w:tcPr>
          <w:p w14:paraId="1EDD4528" w14:textId="77777777" w:rsidR="007476D6" w:rsidRPr="000536BB" w:rsidRDefault="007476D6" w:rsidP="000406A0">
            <w:pPr>
              <w:tabs>
                <w:tab w:val="left" w:pos="770"/>
              </w:tabs>
              <w:spacing w:line="240" w:lineRule="exact"/>
              <w:ind w:left="161" w:hanging="161"/>
              <w:rPr>
                <w:rFonts w:ascii="CordiaUPC" w:hAnsi="CordiaUPC" w:cs="CordiaUPC"/>
                <w:i/>
                <w:iCs/>
                <w:sz w:val="26"/>
                <w:szCs w:val="26"/>
              </w:rPr>
            </w:pPr>
            <w:r w:rsidRPr="000536BB">
              <w:rPr>
                <w:rFonts w:ascii="CordiaUPC" w:hAnsi="CordiaUPC" w:cs="CordiaUPC" w:hint="cs"/>
                <w:i/>
                <w:iCs/>
                <w:sz w:val="26"/>
                <w:szCs w:val="26"/>
              </w:rPr>
              <w:t>Concentration by sector</w:t>
            </w:r>
          </w:p>
        </w:tc>
        <w:tc>
          <w:tcPr>
            <w:tcW w:w="972" w:type="dxa"/>
          </w:tcPr>
          <w:p w14:paraId="29B2C2B5"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049" w:type="dxa"/>
          </w:tcPr>
          <w:p w14:paraId="49E475EA" w14:textId="77777777" w:rsidR="007476D6" w:rsidRPr="000536BB" w:rsidRDefault="007476D6" w:rsidP="000406A0">
            <w:pPr>
              <w:spacing w:line="240" w:lineRule="exact"/>
              <w:ind w:left="-99" w:right="-107"/>
              <w:jc w:val="center"/>
              <w:rPr>
                <w:rFonts w:ascii="CordiaUPC" w:hAnsi="CordiaUPC" w:cs="CordiaUPC"/>
                <w:i/>
                <w:iCs/>
                <w:sz w:val="26"/>
                <w:szCs w:val="26"/>
              </w:rPr>
            </w:pPr>
          </w:p>
        </w:tc>
        <w:tc>
          <w:tcPr>
            <w:tcW w:w="1350" w:type="dxa"/>
          </w:tcPr>
          <w:p w14:paraId="5C8C7BE1" w14:textId="77777777" w:rsidR="007476D6" w:rsidRPr="000536BB" w:rsidRDefault="007476D6" w:rsidP="000406A0">
            <w:pPr>
              <w:tabs>
                <w:tab w:val="decimal" w:pos="1003"/>
              </w:tabs>
              <w:spacing w:line="240" w:lineRule="exact"/>
              <w:ind w:right="-111"/>
              <w:rPr>
                <w:rFonts w:ascii="CordiaUPC" w:hAnsi="CordiaUPC" w:cs="CordiaUPC"/>
                <w:sz w:val="26"/>
                <w:szCs w:val="26"/>
              </w:rPr>
            </w:pPr>
          </w:p>
        </w:tc>
        <w:tc>
          <w:tcPr>
            <w:tcW w:w="236" w:type="dxa"/>
          </w:tcPr>
          <w:p w14:paraId="147959D5" w14:textId="77777777" w:rsidR="007476D6" w:rsidRPr="000536BB" w:rsidRDefault="007476D6" w:rsidP="000406A0">
            <w:pPr>
              <w:tabs>
                <w:tab w:val="decimal" w:pos="879"/>
              </w:tabs>
              <w:spacing w:line="240" w:lineRule="exact"/>
              <w:ind w:right="-111"/>
              <w:rPr>
                <w:rFonts w:ascii="CordiaUPC" w:hAnsi="CordiaUPC" w:cs="CordiaUPC"/>
                <w:sz w:val="26"/>
                <w:szCs w:val="26"/>
              </w:rPr>
            </w:pPr>
          </w:p>
        </w:tc>
        <w:tc>
          <w:tcPr>
            <w:tcW w:w="1350" w:type="dxa"/>
          </w:tcPr>
          <w:p w14:paraId="0E77F3DC" w14:textId="77777777" w:rsidR="007476D6" w:rsidRPr="000536BB" w:rsidRDefault="007476D6" w:rsidP="000406A0">
            <w:pPr>
              <w:tabs>
                <w:tab w:val="decimal" w:pos="1004"/>
              </w:tabs>
              <w:spacing w:line="240" w:lineRule="exact"/>
              <w:ind w:right="-111"/>
              <w:rPr>
                <w:rFonts w:ascii="CordiaUPC" w:hAnsi="CordiaUPC" w:cs="CordiaUPC"/>
                <w:sz w:val="26"/>
                <w:szCs w:val="26"/>
              </w:rPr>
            </w:pPr>
          </w:p>
        </w:tc>
      </w:tr>
      <w:tr w:rsidR="00C46F3C" w:rsidRPr="000536BB" w14:paraId="095EE929" w14:textId="77777777" w:rsidTr="000406A0">
        <w:tc>
          <w:tcPr>
            <w:tcW w:w="4050" w:type="dxa"/>
            <w:hideMark/>
          </w:tcPr>
          <w:p w14:paraId="7870B2D2" w14:textId="77777777" w:rsidR="00C46F3C" w:rsidRPr="000536BB" w:rsidRDefault="00C46F3C" w:rsidP="00C46F3C">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Agricultural and mining</w:t>
            </w:r>
          </w:p>
        </w:tc>
        <w:tc>
          <w:tcPr>
            <w:tcW w:w="972" w:type="dxa"/>
          </w:tcPr>
          <w:p w14:paraId="168916E1" w14:textId="77777777" w:rsidR="00C46F3C" w:rsidRPr="000536BB" w:rsidRDefault="00C46F3C" w:rsidP="00C46F3C">
            <w:pPr>
              <w:spacing w:line="240" w:lineRule="exact"/>
              <w:ind w:left="-99" w:right="-107"/>
              <w:jc w:val="center"/>
              <w:rPr>
                <w:rFonts w:ascii="CordiaUPC" w:hAnsi="CordiaUPC" w:cs="CordiaUPC"/>
                <w:i/>
                <w:iCs/>
                <w:sz w:val="26"/>
                <w:szCs w:val="26"/>
              </w:rPr>
            </w:pPr>
          </w:p>
        </w:tc>
        <w:tc>
          <w:tcPr>
            <w:tcW w:w="1049" w:type="dxa"/>
          </w:tcPr>
          <w:p w14:paraId="243F817E" w14:textId="77777777" w:rsidR="00C46F3C" w:rsidRPr="000536BB" w:rsidRDefault="00C46F3C" w:rsidP="00C46F3C">
            <w:pPr>
              <w:spacing w:line="240" w:lineRule="exact"/>
              <w:ind w:left="-99" w:right="-107"/>
              <w:jc w:val="center"/>
              <w:rPr>
                <w:rFonts w:ascii="CordiaUPC" w:hAnsi="CordiaUPC" w:cs="CordiaUPC"/>
                <w:i/>
                <w:iCs/>
                <w:sz w:val="26"/>
                <w:szCs w:val="26"/>
              </w:rPr>
            </w:pPr>
          </w:p>
        </w:tc>
        <w:tc>
          <w:tcPr>
            <w:tcW w:w="1350" w:type="dxa"/>
          </w:tcPr>
          <w:p w14:paraId="33578AC0" w14:textId="49991E1D" w:rsidR="00C46F3C" w:rsidRPr="000536BB" w:rsidRDefault="00C46F3C" w:rsidP="00C46F3C">
            <w:pPr>
              <w:tabs>
                <w:tab w:val="decimal" w:pos="1003"/>
              </w:tabs>
              <w:spacing w:line="240" w:lineRule="exact"/>
              <w:ind w:right="-111"/>
              <w:rPr>
                <w:rFonts w:ascii="CordiaUPC" w:hAnsi="CordiaUPC" w:cs="CordiaUPC"/>
                <w:sz w:val="26"/>
                <w:szCs w:val="26"/>
              </w:rPr>
            </w:pPr>
            <w:r>
              <w:rPr>
                <w:rFonts w:ascii="CordiaUPC" w:eastAsia="Times New Roman" w:hAnsi="CordiaUPC" w:cs="CordiaUPC"/>
                <w:sz w:val="26"/>
                <w:szCs w:val="26"/>
              </w:rPr>
              <w:t>15,125</w:t>
            </w:r>
          </w:p>
        </w:tc>
        <w:tc>
          <w:tcPr>
            <w:tcW w:w="236" w:type="dxa"/>
            <w:vAlign w:val="bottom"/>
          </w:tcPr>
          <w:p w14:paraId="4072C8A2" w14:textId="77777777" w:rsidR="00C46F3C" w:rsidRPr="000536BB" w:rsidRDefault="00C46F3C" w:rsidP="00C46F3C">
            <w:pPr>
              <w:tabs>
                <w:tab w:val="decimal" w:pos="879"/>
              </w:tabs>
              <w:spacing w:line="240" w:lineRule="exact"/>
              <w:ind w:right="-111"/>
              <w:rPr>
                <w:rFonts w:ascii="CordiaUPC" w:hAnsi="CordiaUPC" w:cs="CordiaUPC"/>
                <w:sz w:val="26"/>
                <w:szCs w:val="26"/>
              </w:rPr>
            </w:pPr>
          </w:p>
        </w:tc>
        <w:tc>
          <w:tcPr>
            <w:tcW w:w="1350" w:type="dxa"/>
            <w:vAlign w:val="bottom"/>
          </w:tcPr>
          <w:p w14:paraId="0E87C360" w14:textId="409E1201" w:rsidR="00C46F3C" w:rsidRPr="000536BB" w:rsidRDefault="00C46F3C" w:rsidP="00C46F3C">
            <w:pPr>
              <w:tabs>
                <w:tab w:val="decimal" w:pos="1004"/>
              </w:tabs>
              <w:spacing w:line="240" w:lineRule="exact"/>
              <w:ind w:right="-111"/>
              <w:rPr>
                <w:rFonts w:ascii="CordiaUPC" w:hAnsi="CordiaUPC" w:cs="CordiaUPC"/>
                <w:sz w:val="26"/>
                <w:szCs w:val="26"/>
              </w:rPr>
            </w:pPr>
            <w:r>
              <w:rPr>
                <w:rFonts w:ascii="CordiaUPC" w:hAnsi="CordiaUPC" w:cs="CordiaUPC"/>
                <w:sz w:val="26"/>
                <w:szCs w:val="26"/>
              </w:rPr>
              <w:t>1</w:t>
            </w:r>
            <w:r w:rsidR="00F2052F">
              <w:rPr>
                <w:rFonts w:ascii="CordiaUPC" w:hAnsi="CordiaUPC" w:cs="CordiaUPC"/>
                <w:sz w:val="26"/>
                <w:szCs w:val="26"/>
              </w:rPr>
              <w:t>4</w:t>
            </w:r>
            <w:r>
              <w:rPr>
                <w:rFonts w:ascii="CordiaUPC" w:hAnsi="CordiaUPC" w:cs="CordiaUPC"/>
                <w:sz w:val="26"/>
                <w:szCs w:val="26"/>
              </w:rPr>
              <w:t>,</w:t>
            </w:r>
            <w:r w:rsidR="00F2052F">
              <w:rPr>
                <w:rFonts w:ascii="CordiaUPC" w:hAnsi="CordiaUPC" w:cs="CordiaUPC"/>
                <w:sz w:val="26"/>
                <w:szCs w:val="26"/>
              </w:rPr>
              <w:t>996</w:t>
            </w:r>
          </w:p>
        </w:tc>
      </w:tr>
      <w:tr w:rsidR="00C46F3C" w:rsidRPr="000536BB" w14:paraId="158A9819" w14:textId="77777777" w:rsidTr="000406A0">
        <w:trPr>
          <w:trHeight w:val="203"/>
        </w:trPr>
        <w:tc>
          <w:tcPr>
            <w:tcW w:w="4050" w:type="dxa"/>
          </w:tcPr>
          <w:p w14:paraId="19236E9D" w14:textId="77777777" w:rsidR="00C46F3C" w:rsidRPr="000536BB" w:rsidRDefault="00C46F3C" w:rsidP="00C46F3C">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Real estate and construction</w:t>
            </w:r>
          </w:p>
        </w:tc>
        <w:tc>
          <w:tcPr>
            <w:tcW w:w="972" w:type="dxa"/>
          </w:tcPr>
          <w:p w14:paraId="7F5730A8" w14:textId="77777777" w:rsidR="00C46F3C" w:rsidRPr="000536BB" w:rsidRDefault="00C46F3C" w:rsidP="00C46F3C">
            <w:pPr>
              <w:spacing w:line="240" w:lineRule="exact"/>
              <w:ind w:left="-99" w:right="-107" w:hanging="180"/>
              <w:jc w:val="center"/>
              <w:rPr>
                <w:rFonts w:ascii="CordiaUPC" w:hAnsi="CordiaUPC" w:cs="CordiaUPC"/>
                <w:i/>
                <w:iCs/>
                <w:sz w:val="26"/>
                <w:szCs w:val="26"/>
              </w:rPr>
            </w:pPr>
          </w:p>
        </w:tc>
        <w:tc>
          <w:tcPr>
            <w:tcW w:w="1049" w:type="dxa"/>
          </w:tcPr>
          <w:p w14:paraId="4EF2A301" w14:textId="77777777" w:rsidR="00C46F3C" w:rsidRPr="000536BB" w:rsidRDefault="00C46F3C" w:rsidP="00C46F3C">
            <w:pPr>
              <w:spacing w:line="240" w:lineRule="exact"/>
              <w:ind w:left="-99" w:right="-107" w:hanging="180"/>
              <w:jc w:val="center"/>
              <w:rPr>
                <w:rFonts w:ascii="CordiaUPC" w:hAnsi="CordiaUPC" w:cs="CordiaUPC"/>
                <w:i/>
                <w:iCs/>
                <w:sz w:val="26"/>
                <w:szCs w:val="26"/>
              </w:rPr>
            </w:pPr>
          </w:p>
        </w:tc>
        <w:tc>
          <w:tcPr>
            <w:tcW w:w="1350" w:type="dxa"/>
            <w:vAlign w:val="bottom"/>
          </w:tcPr>
          <w:p w14:paraId="4D642E83" w14:textId="12252DE2" w:rsidR="00C46F3C" w:rsidRDefault="00C46F3C" w:rsidP="00C46F3C">
            <w:pPr>
              <w:tabs>
                <w:tab w:val="decimal" w:pos="1003"/>
              </w:tabs>
              <w:spacing w:line="240" w:lineRule="exact"/>
              <w:ind w:left="341" w:right="-111" w:hanging="180"/>
              <w:rPr>
                <w:rFonts w:ascii="CordiaUPC" w:hAnsi="CordiaUPC" w:cs="CordiaUPC"/>
                <w:sz w:val="26"/>
                <w:szCs w:val="26"/>
              </w:rPr>
            </w:pPr>
            <w:r>
              <w:rPr>
                <w:rFonts w:ascii="CordiaUPC" w:eastAsia="Times New Roman" w:hAnsi="CordiaUPC" w:cs="CordiaUPC"/>
                <w:sz w:val="26"/>
                <w:szCs w:val="26"/>
              </w:rPr>
              <w:t>29,552</w:t>
            </w:r>
          </w:p>
        </w:tc>
        <w:tc>
          <w:tcPr>
            <w:tcW w:w="236" w:type="dxa"/>
            <w:vAlign w:val="bottom"/>
          </w:tcPr>
          <w:p w14:paraId="17592691" w14:textId="77777777" w:rsidR="00C46F3C" w:rsidRPr="000536BB" w:rsidRDefault="00C46F3C" w:rsidP="00C46F3C">
            <w:pPr>
              <w:tabs>
                <w:tab w:val="decimal" w:pos="879"/>
              </w:tabs>
              <w:spacing w:line="240" w:lineRule="exact"/>
              <w:ind w:left="341" w:right="-111" w:hanging="180"/>
              <w:rPr>
                <w:rFonts w:ascii="CordiaUPC" w:hAnsi="CordiaUPC" w:cs="CordiaUPC"/>
                <w:sz w:val="26"/>
                <w:szCs w:val="26"/>
              </w:rPr>
            </w:pPr>
          </w:p>
        </w:tc>
        <w:tc>
          <w:tcPr>
            <w:tcW w:w="1350" w:type="dxa"/>
            <w:vAlign w:val="bottom"/>
          </w:tcPr>
          <w:p w14:paraId="52294D62" w14:textId="64886A19" w:rsidR="00C46F3C" w:rsidRDefault="00C46F3C" w:rsidP="00C46F3C">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24,9</w:t>
            </w:r>
            <w:r w:rsidR="00F2052F">
              <w:rPr>
                <w:rFonts w:ascii="CordiaUPC" w:hAnsi="CordiaUPC" w:cs="CordiaUPC"/>
                <w:sz w:val="26"/>
                <w:szCs w:val="26"/>
              </w:rPr>
              <w:t>27</w:t>
            </w:r>
          </w:p>
        </w:tc>
      </w:tr>
      <w:tr w:rsidR="00C46F3C" w:rsidRPr="000536BB" w14:paraId="270DEE07" w14:textId="77777777" w:rsidTr="000406A0">
        <w:trPr>
          <w:trHeight w:val="203"/>
        </w:trPr>
        <w:tc>
          <w:tcPr>
            <w:tcW w:w="4050" w:type="dxa"/>
          </w:tcPr>
          <w:p w14:paraId="00F9B55A" w14:textId="77777777" w:rsidR="00C46F3C" w:rsidRPr="000536BB" w:rsidRDefault="00C46F3C" w:rsidP="00C46F3C">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Public utilities and services</w:t>
            </w:r>
          </w:p>
        </w:tc>
        <w:tc>
          <w:tcPr>
            <w:tcW w:w="972" w:type="dxa"/>
          </w:tcPr>
          <w:p w14:paraId="06AEEF01" w14:textId="77777777" w:rsidR="00C46F3C" w:rsidRPr="000536BB" w:rsidRDefault="00C46F3C" w:rsidP="00C46F3C">
            <w:pPr>
              <w:spacing w:line="240" w:lineRule="exact"/>
              <w:ind w:left="-99" w:right="-107" w:hanging="180"/>
              <w:jc w:val="center"/>
              <w:rPr>
                <w:rFonts w:ascii="CordiaUPC" w:hAnsi="CordiaUPC" w:cs="CordiaUPC"/>
                <w:i/>
                <w:iCs/>
                <w:sz w:val="26"/>
                <w:szCs w:val="26"/>
              </w:rPr>
            </w:pPr>
          </w:p>
        </w:tc>
        <w:tc>
          <w:tcPr>
            <w:tcW w:w="1049" w:type="dxa"/>
          </w:tcPr>
          <w:p w14:paraId="00139A69" w14:textId="77777777" w:rsidR="00C46F3C" w:rsidRPr="000536BB" w:rsidRDefault="00C46F3C" w:rsidP="00C46F3C">
            <w:pPr>
              <w:spacing w:line="240" w:lineRule="exact"/>
              <w:ind w:left="-99" w:right="-107" w:hanging="180"/>
              <w:jc w:val="center"/>
              <w:rPr>
                <w:rFonts w:ascii="CordiaUPC" w:hAnsi="CordiaUPC" w:cs="CordiaUPC"/>
                <w:i/>
                <w:iCs/>
                <w:sz w:val="26"/>
                <w:szCs w:val="26"/>
              </w:rPr>
            </w:pPr>
          </w:p>
        </w:tc>
        <w:tc>
          <w:tcPr>
            <w:tcW w:w="1350" w:type="dxa"/>
            <w:vAlign w:val="bottom"/>
          </w:tcPr>
          <w:p w14:paraId="0B177119" w14:textId="375DE76E" w:rsidR="00C46F3C" w:rsidRDefault="00C46F3C" w:rsidP="00C46F3C">
            <w:pPr>
              <w:tabs>
                <w:tab w:val="decimal" w:pos="1003"/>
              </w:tabs>
              <w:spacing w:line="240" w:lineRule="exact"/>
              <w:ind w:left="341" w:right="-111" w:hanging="180"/>
              <w:rPr>
                <w:rFonts w:ascii="CordiaUPC" w:hAnsi="CordiaUPC" w:cs="CordiaUPC"/>
                <w:sz w:val="26"/>
                <w:szCs w:val="26"/>
              </w:rPr>
            </w:pPr>
            <w:r>
              <w:rPr>
                <w:rFonts w:ascii="CordiaUPC" w:eastAsia="Times New Roman" w:hAnsi="CordiaUPC" w:cs="CordiaUPC"/>
                <w:sz w:val="26"/>
                <w:szCs w:val="26"/>
              </w:rPr>
              <w:t>88,766</w:t>
            </w:r>
          </w:p>
        </w:tc>
        <w:tc>
          <w:tcPr>
            <w:tcW w:w="236" w:type="dxa"/>
            <w:vAlign w:val="bottom"/>
          </w:tcPr>
          <w:p w14:paraId="1D5A77BB" w14:textId="77777777" w:rsidR="00C46F3C" w:rsidRPr="000536BB" w:rsidRDefault="00C46F3C" w:rsidP="00C46F3C">
            <w:pPr>
              <w:tabs>
                <w:tab w:val="decimal" w:pos="879"/>
              </w:tabs>
              <w:spacing w:line="240" w:lineRule="exact"/>
              <w:ind w:left="341" w:right="-111" w:hanging="180"/>
              <w:rPr>
                <w:rFonts w:ascii="CordiaUPC" w:hAnsi="CordiaUPC" w:cs="CordiaUPC"/>
                <w:sz w:val="26"/>
                <w:szCs w:val="26"/>
              </w:rPr>
            </w:pPr>
          </w:p>
        </w:tc>
        <w:tc>
          <w:tcPr>
            <w:tcW w:w="1350" w:type="dxa"/>
            <w:vAlign w:val="bottom"/>
          </w:tcPr>
          <w:p w14:paraId="32B00DCB" w14:textId="4D60B0CE" w:rsidR="00C46F3C" w:rsidRDefault="00C46F3C" w:rsidP="00C46F3C">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113,6</w:t>
            </w:r>
            <w:r w:rsidR="00F2052F">
              <w:rPr>
                <w:rFonts w:ascii="CordiaUPC" w:hAnsi="CordiaUPC" w:cs="CordiaUPC"/>
                <w:sz w:val="26"/>
                <w:szCs w:val="26"/>
              </w:rPr>
              <w:t>23</w:t>
            </w:r>
          </w:p>
        </w:tc>
      </w:tr>
      <w:tr w:rsidR="00C46F3C" w:rsidRPr="000536BB" w14:paraId="14C69CED" w14:textId="77777777" w:rsidTr="000406A0">
        <w:trPr>
          <w:trHeight w:val="203"/>
        </w:trPr>
        <w:tc>
          <w:tcPr>
            <w:tcW w:w="4050" w:type="dxa"/>
          </w:tcPr>
          <w:p w14:paraId="5C714EBE" w14:textId="77777777" w:rsidR="00C46F3C" w:rsidRPr="000536BB" w:rsidRDefault="00C46F3C" w:rsidP="00C46F3C">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Retail mortgage lending</w:t>
            </w:r>
          </w:p>
        </w:tc>
        <w:tc>
          <w:tcPr>
            <w:tcW w:w="972" w:type="dxa"/>
          </w:tcPr>
          <w:p w14:paraId="01E6C4D1" w14:textId="77777777" w:rsidR="00C46F3C" w:rsidRPr="000536BB" w:rsidRDefault="00C46F3C" w:rsidP="00C46F3C">
            <w:pPr>
              <w:spacing w:line="240" w:lineRule="exact"/>
              <w:ind w:left="-99" w:right="-107" w:hanging="180"/>
              <w:jc w:val="center"/>
              <w:rPr>
                <w:rFonts w:ascii="CordiaUPC" w:hAnsi="CordiaUPC" w:cs="CordiaUPC"/>
                <w:i/>
                <w:iCs/>
                <w:sz w:val="26"/>
                <w:szCs w:val="26"/>
              </w:rPr>
            </w:pPr>
          </w:p>
        </w:tc>
        <w:tc>
          <w:tcPr>
            <w:tcW w:w="1049" w:type="dxa"/>
          </w:tcPr>
          <w:p w14:paraId="0D1927B9" w14:textId="77777777" w:rsidR="00C46F3C" w:rsidRPr="000536BB" w:rsidRDefault="00C46F3C" w:rsidP="00C46F3C">
            <w:pPr>
              <w:spacing w:line="240" w:lineRule="exact"/>
              <w:ind w:left="-99" w:right="-107" w:hanging="180"/>
              <w:jc w:val="center"/>
              <w:rPr>
                <w:rFonts w:ascii="CordiaUPC" w:hAnsi="CordiaUPC" w:cs="CordiaUPC"/>
                <w:i/>
                <w:iCs/>
                <w:sz w:val="26"/>
                <w:szCs w:val="26"/>
              </w:rPr>
            </w:pPr>
          </w:p>
        </w:tc>
        <w:tc>
          <w:tcPr>
            <w:tcW w:w="1350" w:type="dxa"/>
            <w:vAlign w:val="bottom"/>
          </w:tcPr>
          <w:p w14:paraId="1915949E" w14:textId="288446DF" w:rsidR="00C46F3C" w:rsidRDefault="00C46F3C" w:rsidP="00C46F3C">
            <w:pPr>
              <w:tabs>
                <w:tab w:val="decimal" w:pos="1003"/>
              </w:tabs>
              <w:spacing w:line="240" w:lineRule="exact"/>
              <w:ind w:left="341" w:right="-111" w:hanging="180"/>
              <w:rPr>
                <w:rFonts w:ascii="CordiaUPC" w:hAnsi="CordiaUPC" w:cs="CordiaUPC"/>
                <w:sz w:val="26"/>
                <w:szCs w:val="26"/>
              </w:rPr>
            </w:pPr>
            <w:r>
              <w:rPr>
                <w:rFonts w:ascii="CordiaUPC" w:eastAsia="Times New Roman" w:hAnsi="CordiaUPC" w:cs="CordiaUPC"/>
                <w:sz w:val="26"/>
                <w:szCs w:val="26"/>
              </w:rPr>
              <w:t>206,414</w:t>
            </w:r>
          </w:p>
        </w:tc>
        <w:tc>
          <w:tcPr>
            <w:tcW w:w="236" w:type="dxa"/>
            <w:vAlign w:val="bottom"/>
          </w:tcPr>
          <w:p w14:paraId="6BF3228A" w14:textId="77777777" w:rsidR="00C46F3C" w:rsidRPr="000536BB" w:rsidRDefault="00C46F3C" w:rsidP="00C46F3C">
            <w:pPr>
              <w:tabs>
                <w:tab w:val="decimal" w:pos="879"/>
              </w:tabs>
              <w:spacing w:line="240" w:lineRule="exact"/>
              <w:ind w:left="341" w:right="-111" w:hanging="180"/>
              <w:rPr>
                <w:rFonts w:ascii="CordiaUPC" w:hAnsi="CordiaUPC" w:cs="CordiaUPC"/>
                <w:sz w:val="26"/>
                <w:szCs w:val="26"/>
              </w:rPr>
            </w:pPr>
          </w:p>
        </w:tc>
        <w:tc>
          <w:tcPr>
            <w:tcW w:w="1350" w:type="dxa"/>
            <w:vAlign w:val="bottom"/>
          </w:tcPr>
          <w:p w14:paraId="6980FF14" w14:textId="48483595" w:rsidR="00C46F3C" w:rsidRDefault="00C46F3C" w:rsidP="00C46F3C">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193,</w:t>
            </w:r>
            <w:r w:rsidR="00F2052F">
              <w:rPr>
                <w:rFonts w:ascii="CordiaUPC" w:hAnsi="CordiaUPC" w:cs="CordiaUPC"/>
                <w:sz w:val="26"/>
                <w:szCs w:val="26"/>
              </w:rPr>
              <w:t>769</w:t>
            </w:r>
          </w:p>
        </w:tc>
      </w:tr>
      <w:tr w:rsidR="00C46F3C" w:rsidRPr="000536BB" w14:paraId="25E1A5A5" w14:textId="77777777" w:rsidTr="000406A0">
        <w:trPr>
          <w:trHeight w:val="203"/>
        </w:trPr>
        <w:tc>
          <w:tcPr>
            <w:tcW w:w="4050" w:type="dxa"/>
            <w:hideMark/>
          </w:tcPr>
          <w:p w14:paraId="227EF0D6" w14:textId="77777777" w:rsidR="00C46F3C" w:rsidRPr="000536BB" w:rsidRDefault="00C46F3C" w:rsidP="00C46F3C">
            <w:pPr>
              <w:tabs>
                <w:tab w:val="left" w:pos="770"/>
              </w:tabs>
              <w:spacing w:line="240" w:lineRule="exact"/>
              <w:rPr>
                <w:rFonts w:ascii="CordiaUPC" w:hAnsi="CordiaUPC" w:cs="CordiaUPC"/>
                <w:sz w:val="26"/>
                <w:szCs w:val="26"/>
              </w:rPr>
            </w:pPr>
            <w:r w:rsidRPr="000536BB">
              <w:rPr>
                <w:rFonts w:ascii="CordiaUPC" w:hAnsi="CordiaUPC" w:cs="CordiaUPC" w:hint="cs"/>
                <w:sz w:val="26"/>
                <w:szCs w:val="26"/>
              </w:rPr>
              <w:t>Manufacturing and commerce</w:t>
            </w:r>
          </w:p>
        </w:tc>
        <w:tc>
          <w:tcPr>
            <w:tcW w:w="972" w:type="dxa"/>
          </w:tcPr>
          <w:p w14:paraId="7AEA192E" w14:textId="77777777" w:rsidR="00C46F3C" w:rsidRPr="000536BB" w:rsidRDefault="00C46F3C" w:rsidP="00C46F3C">
            <w:pPr>
              <w:spacing w:line="240" w:lineRule="exact"/>
              <w:ind w:left="-99" w:right="-107" w:hanging="180"/>
              <w:jc w:val="center"/>
              <w:rPr>
                <w:rFonts w:ascii="CordiaUPC" w:hAnsi="CordiaUPC" w:cs="CordiaUPC"/>
                <w:i/>
                <w:iCs/>
                <w:sz w:val="26"/>
                <w:szCs w:val="26"/>
              </w:rPr>
            </w:pPr>
          </w:p>
        </w:tc>
        <w:tc>
          <w:tcPr>
            <w:tcW w:w="1049" w:type="dxa"/>
          </w:tcPr>
          <w:p w14:paraId="01D4F8F1" w14:textId="77777777" w:rsidR="00C46F3C" w:rsidRPr="000536BB" w:rsidRDefault="00C46F3C" w:rsidP="00C46F3C">
            <w:pPr>
              <w:spacing w:line="240" w:lineRule="exact"/>
              <w:ind w:left="-99" w:right="-107" w:hanging="180"/>
              <w:jc w:val="center"/>
              <w:rPr>
                <w:rFonts w:ascii="CordiaUPC" w:hAnsi="CordiaUPC" w:cs="CordiaUPC"/>
                <w:i/>
                <w:iCs/>
                <w:sz w:val="26"/>
                <w:szCs w:val="26"/>
              </w:rPr>
            </w:pPr>
          </w:p>
        </w:tc>
        <w:tc>
          <w:tcPr>
            <w:tcW w:w="1350" w:type="dxa"/>
            <w:vAlign w:val="bottom"/>
          </w:tcPr>
          <w:p w14:paraId="625EF982" w14:textId="759F9FAB" w:rsidR="00C46F3C" w:rsidRPr="000536BB" w:rsidRDefault="00C46F3C" w:rsidP="00C46F3C">
            <w:pPr>
              <w:tabs>
                <w:tab w:val="decimal" w:pos="1003"/>
              </w:tabs>
              <w:spacing w:line="240" w:lineRule="exact"/>
              <w:ind w:left="341" w:right="-111" w:hanging="180"/>
              <w:rPr>
                <w:rFonts w:ascii="CordiaUPC" w:hAnsi="CordiaUPC" w:cs="CordiaUPC"/>
                <w:sz w:val="26"/>
                <w:szCs w:val="26"/>
              </w:rPr>
            </w:pPr>
            <w:r>
              <w:rPr>
                <w:rFonts w:ascii="CordiaUPC" w:eastAsia="Times New Roman" w:hAnsi="CordiaUPC" w:cs="CordiaUPC"/>
                <w:sz w:val="26"/>
                <w:szCs w:val="26"/>
              </w:rPr>
              <w:t>319,762</w:t>
            </w:r>
          </w:p>
        </w:tc>
        <w:tc>
          <w:tcPr>
            <w:tcW w:w="236" w:type="dxa"/>
            <w:vAlign w:val="bottom"/>
          </w:tcPr>
          <w:p w14:paraId="7096E6C3" w14:textId="77777777" w:rsidR="00C46F3C" w:rsidRPr="000536BB" w:rsidRDefault="00C46F3C" w:rsidP="00C46F3C">
            <w:pPr>
              <w:tabs>
                <w:tab w:val="decimal" w:pos="879"/>
              </w:tabs>
              <w:spacing w:line="240" w:lineRule="exact"/>
              <w:ind w:left="341" w:right="-111" w:hanging="180"/>
              <w:rPr>
                <w:rFonts w:ascii="CordiaUPC" w:hAnsi="CordiaUPC" w:cs="CordiaUPC"/>
                <w:sz w:val="26"/>
                <w:szCs w:val="26"/>
              </w:rPr>
            </w:pPr>
          </w:p>
        </w:tc>
        <w:tc>
          <w:tcPr>
            <w:tcW w:w="1350" w:type="dxa"/>
            <w:vAlign w:val="bottom"/>
          </w:tcPr>
          <w:p w14:paraId="681FC551" w14:textId="2A2E7DE8" w:rsidR="00C46F3C" w:rsidRPr="000536BB" w:rsidRDefault="00C46F3C" w:rsidP="00C46F3C">
            <w:pPr>
              <w:tabs>
                <w:tab w:val="decimal" w:pos="1004"/>
              </w:tabs>
              <w:spacing w:line="240" w:lineRule="exact"/>
              <w:ind w:left="341" w:right="-111" w:hanging="180"/>
              <w:rPr>
                <w:rFonts w:ascii="CordiaUPC" w:hAnsi="CordiaUPC" w:cs="CordiaUPC"/>
                <w:sz w:val="26"/>
                <w:szCs w:val="26"/>
              </w:rPr>
            </w:pPr>
            <w:r>
              <w:rPr>
                <w:rFonts w:ascii="CordiaUPC" w:hAnsi="CordiaUPC" w:cs="CordiaUPC"/>
                <w:sz w:val="26"/>
                <w:szCs w:val="26"/>
              </w:rPr>
              <w:t>31</w:t>
            </w:r>
            <w:r w:rsidR="00F2052F">
              <w:rPr>
                <w:rFonts w:ascii="CordiaUPC" w:hAnsi="CordiaUPC" w:cs="CordiaUPC"/>
                <w:sz w:val="26"/>
                <w:szCs w:val="26"/>
              </w:rPr>
              <w:t>1</w:t>
            </w:r>
            <w:r>
              <w:rPr>
                <w:rFonts w:ascii="CordiaUPC" w:hAnsi="CordiaUPC" w:cs="CordiaUPC"/>
                <w:sz w:val="26"/>
                <w:szCs w:val="26"/>
              </w:rPr>
              <w:t>,</w:t>
            </w:r>
            <w:r w:rsidR="00F2052F">
              <w:rPr>
                <w:rFonts w:ascii="CordiaUPC" w:hAnsi="CordiaUPC" w:cs="CordiaUPC"/>
                <w:sz w:val="26"/>
                <w:szCs w:val="26"/>
              </w:rPr>
              <w:t>787</w:t>
            </w:r>
          </w:p>
        </w:tc>
      </w:tr>
      <w:tr w:rsidR="00C46F3C" w:rsidRPr="000536BB" w14:paraId="466847D1" w14:textId="77777777" w:rsidTr="000406A0">
        <w:tc>
          <w:tcPr>
            <w:tcW w:w="4050" w:type="dxa"/>
          </w:tcPr>
          <w:p w14:paraId="73CAAE1C" w14:textId="77777777" w:rsidR="00C46F3C" w:rsidRPr="000536BB" w:rsidRDefault="00C46F3C" w:rsidP="00C46F3C">
            <w:pPr>
              <w:tabs>
                <w:tab w:val="left" w:pos="770"/>
              </w:tabs>
              <w:spacing w:line="240" w:lineRule="exact"/>
              <w:ind w:left="161" w:right="-292" w:hanging="161"/>
              <w:rPr>
                <w:rFonts w:ascii="CordiaUPC" w:hAnsi="CordiaUPC" w:cs="CordiaUPC"/>
                <w:sz w:val="26"/>
                <w:szCs w:val="26"/>
                <w:lang w:val="en-US" w:bidi="th-TH"/>
              </w:rPr>
            </w:pPr>
            <w:r w:rsidRPr="000536BB">
              <w:rPr>
                <w:rFonts w:ascii="CordiaUPC" w:hAnsi="CordiaUPC" w:cs="CordiaUPC" w:hint="cs"/>
                <w:sz w:val="26"/>
                <w:szCs w:val="26"/>
                <w:lang w:val="en-US" w:bidi="th-TH"/>
              </w:rPr>
              <w:t>Others</w:t>
            </w:r>
          </w:p>
        </w:tc>
        <w:tc>
          <w:tcPr>
            <w:tcW w:w="972" w:type="dxa"/>
          </w:tcPr>
          <w:p w14:paraId="41866035" w14:textId="77777777" w:rsidR="00C46F3C" w:rsidRPr="000536BB" w:rsidRDefault="00C46F3C" w:rsidP="00C46F3C">
            <w:pPr>
              <w:spacing w:line="240" w:lineRule="exact"/>
              <w:ind w:left="-99" w:right="-107"/>
              <w:jc w:val="center"/>
              <w:rPr>
                <w:rFonts w:ascii="CordiaUPC" w:hAnsi="CordiaUPC" w:cs="CordiaUPC"/>
                <w:i/>
                <w:iCs/>
                <w:sz w:val="26"/>
                <w:szCs w:val="26"/>
                <w:rtl/>
                <w:cs/>
              </w:rPr>
            </w:pPr>
          </w:p>
        </w:tc>
        <w:tc>
          <w:tcPr>
            <w:tcW w:w="1049" w:type="dxa"/>
          </w:tcPr>
          <w:p w14:paraId="5B25AACB" w14:textId="77777777" w:rsidR="00C46F3C" w:rsidRPr="000536BB" w:rsidRDefault="00C46F3C" w:rsidP="00C46F3C">
            <w:pPr>
              <w:spacing w:line="240" w:lineRule="exact"/>
              <w:ind w:left="-99" w:right="-107"/>
              <w:jc w:val="center"/>
              <w:rPr>
                <w:rFonts w:ascii="CordiaUPC" w:hAnsi="CordiaUPC" w:cs="CordiaUPC"/>
                <w:i/>
                <w:iCs/>
                <w:sz w:val="26"/>
                <w:szCs w:val="26"/>
                <w:rtl/>
                <w:cs/>
              </w:rPr>
            </w:pPr>
          </w:p>
        </w:tc>
        <w:tc>
          <w:tcPr>
            <w:tcW w:w="1350" w:type="dxa"/>
            <w:tcBorders>
              <w:bottom w:val="single" w:sz="4" w:space="0" w:color="auto"/>
            </w:tcBorders>
            <w:vAlign w:val="bottom"/>
          </w:tcPr>
          <w:p w14:paraId="4F1609E8" w14:textId="037F082F" w:rsidR="00C46F3C" w:rsidRPr="000536BB" w:rsidRDefault="00C46F3C" w:rsidP="00C46F3C">
            <w:pPr>
              <w:tabs>
                <w:tab w:val="decimal" w:pos="1003"/>
              </w:tabs>
              <w:spacing w:line="240" w:lineRule="exact"/>
              <w:ind w:right="-111"/>
              <w:rPr>
                <w:rFonts w:ascii="CordiaUPC" w:hAnsi="CordiaUPC" w:cs="CordiaUPC"/>
                <w:sz w:val="26"/>
                <w:szCs w:val="26"/>
              </w:rPr>
            </w:pPr>
            <w:r>
              <w:rPr>
                <w:rFonts w:ascii="CordiaUPC" w:eastAsia="Times New Roman" w:hAnsi="CordiaUPC" w:cs="CordiaUPC"/>
                <w:sz w:val="26"/>
                <w:szCs w:val="26"/>
              </w:rPr>
              <w:t>62,527</w:t>
            </w:r>
          </w:p>
        </w:tc>
        <w:tc>
          <w:tcPr>
            <w:tcW w:w="236" w:type="dxa"/>
          </w:tcPr>
          <w:p w14:paraId="1B86F328" w14:textId="77777777" w:rsidR="00C46F3C" w:rsidRPr="000536BB" w:rsidRDefault="00C46F3C" w:rsidP="00C46F3C">
            <w:pPr>
              <w:tabs>
                <w:tab w:val="decimal" w:pos="879"/>
              </w:tabs>
              <w:spacing w:line="240" w:lineRule="exact"/>
              <w:ind w:right="-111"/>
              <w:rPr>
                <w:rFonts w:ascii="CordiaUPC" w:hAnsi="CordiaUPC" w:cs="CordiaUPC"/>
                <w:sz w:val="26"/>
                <w:szCs w:val="26"/>
              </w:rPr>
            </w:pPr>
          </w:p>
        </w:tc>
        <w:tc>
          <w:tcPr>
            <w:tcW w:w="1350" w:type="dxa"/>
            <w:tcBorders>
              <w:bottom w:val="single" w:sz="4" w:space="0" w:color="auto"/>
            </w:tcBorders>
          </w:tcPr>
          <w:p w14:paraId="232B1243" w14:textId="767C0CAD" w:rsidR="00C46F3C" w:rsidRPr="000536BB" w:rsidRDefault="00C46F3C" w:rsidP="00C46F3C">
            <w:pPr>
              <w:tabs>
                <w:tab w:val="decimal" w:pos="1004"/>
              </w:tabs>
              <w:spacing w:line="240" w:lineRule="exact"/>
              <w:ind w:right="-111"/>
              <w:rPr>
                <w:rFonts w:ascii="CordiaUPC" w:hAnsi="CordiaUPC" w:cs="CordiaUPC"/>
                <w:sz w:val="26"/>
                <w:szCs w:val="26"/>
              </w:rPr>
            </w:pPr>
            <w:r>
              <w:rPr>
                <w:rFonts w:ascii="CordiaUPC" w:hAnsi="CordiaUPC" w:cs="CordiaUPC"/>
                <w:sz w:val="26"/>
                <w:szCs w:val="26"/>
              </w:rPr>
              <w:t>66,0</w:t>
            </w:r>
            <w:r w:rsidR="00F2052F">
              <w:rPr>
                <w:rFonts w:ascii="CordiaUPC" w:hAnsi="CordiaUPC" w:cs="CordiaUPC"/>
                <w:sz w:val="26"/>
                <w:szCs w:val="26"/>
              </w:rPr>
              <w:t>04</w:t>
            </w:r>
          </w:p>
        </w:tc>
      </w:tr>
      <w:tr w:rsidR="00C46F3C" w:rsidRPr="000536BB" w14:paraId="3027908E" w14:textId="77777777" w:rsidTr="007B4CAD">
        <w:tc>
          <w:tcPr>
            <w:tcW w:w="4050" w:type="dxa"/>
          </w:tcPr>
          <w:p w14:paraId="2997EE99" w14:textId="77777777" w:rsidR="00C46F3C" w:rsidRPr="000536BB" w:rsidRDefault="00C46F3C" w:rsidP="00C46F3C">
            <w:pPr>
              <w:tabs>
                <w:tab w:val="left" w:pos="770"/>
              </w:tabs>
              <w:spacing w:line="240" w:lineRule="exact"/>
              <w:ind w:left="161" w:right="-292" w:hanging="161"/>
              <w:rPr>
                <w:rFonts w:ascii="CordiaUPC" w:hAnsi="CordiaUPC" w:cs="CordiaUPC"/>
                <w:b/>
                <w:bCs/>
                <w:sz w:val="26"/>
                <w:szCs w:val="26"/>
              </w:rPr>
            </w:pPr>
            <w:r w:rsidRPr="000536BB">
              <w:rPr>
                <w:rFonts w:ascii="CordiaUPC" w:hAnsi="CordiaUPC" w:cs="CordiaUPC" w:hint="cs"/>
                <w:b/>
                <w:bCs/>
                <w:sz w:val="26"/>
                <w:szCs w:val="26"/>
              </w:rPr>
              <w:t>Total</w:t>
            </w:r>
          </w:p>
        </w:tc>
        <w:tc>
          <w:tcPr>
            <w:tcW w:w="972" w:type="dxa"/>
          </w:tcPr>
          <w:p w14:paraId="44A93CF9" w14:textId="77777777" w:rsidR="00C46F3C" w:rsidRPr="000536BB" w:rsidRDefault="00C46F3C" w:rsidP="00C46F3C">
            <w:pPr>
              <w:spacing w:line="240" w:lineRule="exact"/>
              <w:ind w:left="-99" w:right="-107"/>
              <w:jc w:val="center"/>
              <w:rPr>
                <w:rFonts w:ascii="CordiaUPC" w:hAnsi="CordiaUPC" w:cs="CordiaUPC"/>
                <w:i/>
                <w:iCs/>
                <w:sz w:val="26"/>
                <w:szCs w:val="26"/>
                <w:rtl/>
                <w:cs/>
              </w:rPr>
            </w:pPr>
          </w:p>
        </w:tc>
        <w:tc>
          <w:tcPr>
            <w:tcW w:w="1049" w:type="dxa"/>
          </w:tcPr>
          <w:p w14:paraId="2B94EAAF" w14:textId="77777777" w:rsidR="00C46F3C" w:rsidRPr="000536BB" w:rsidRDefault="00C46F3C" w:rsidP="00C46F3C">
            <w:pPr>
              <w:spacing w:line="240" w:lineRule="exact"/>
              <w:ind w:left="-99" w:right="-107"/>
              <w:jc w:val="center"/>
              <w:rPr>
                <w:rFonts w:ascii="CordiaUPC" w:hAnsi="CordiaUPC" w:cs="CordiaUPC"/>
                <w:i/>
                <w:iCs/>
                <w:sz w:val="26"/>
                <w:szCs w:val="26"/>
                <w:rtl/>
                <w:cs/>
              </w:rPr>
            </w:pPr>
          </w:p>
        </w:tc>
        <w:tc>
          <w:tcPr>
            <w:tcW w:w="1350" w:type="dxa"/>
            <w:tcBorders>
              <w:top w:val="single" w:sz="4" w:space="0" w:color="auto"/>
              <w:bottom w:val="double" w:sz="4" w:space="0" w:color="auto"/>
            </w:tcBorders>
            <w:vAlign w:val="bottom"/>
          </w:tcPr>
          <w:p w14:paraId="0AFC0755" w14:textId="3B6995B1" w:rsidR="00C46F3C" w:rsidRPr="000536BB" w:rsidRDefault="00C46F3C" w:rsidP="00C46F3C">
            <w:pPr>
              <w:tabs>
                <w:tab w:val="decimal" w:pos="1003"/>
              </w:tabs>
              <w:spacing w:line="240" w:lineRule="exact"/>
              <w:ind w:right="-111"/>
              <w:rPr>
                <w:rFonts w:ascii="CordiaUPC" w:hAnsi="CordiaUPC" w:cs="CordiaUPC"/>
                <w:b/>
                <w:bCs/>
                <w:sz w:val="26"/>
                <w:szCs w:val="26"/>
              </w:rPr>
            </w:pPr>
            <w:r>
              <w:rPr>
                <w:rFonts w:ascii="CordiaUPC" w:eastAsia="Times New Roman" w:hAnsi="CordiaUPC" w:cs="CordiaUPC"/>
                <w:b/>
                <w:bCs/>
                <w:sz w:val="26"/>
                <w:szCs w:val="26"/>
              </w:rPr>
              <w:t>722,146</w:t>
            </w:r>
          </w:p>
        </w:tc>
        <w:tc>
          <w:tcPr>
            <w:tcW w:w="236" w:type="dxa"/>
          </w:tcPr>
          <w:p w14:paraId="01B1ED7F" w14:textId="77777777" w:rsidR="00C46F3C" w:rsidRPr="000536BB" w:rsidRDefault="00C46F3C" w:rsidP="00C46F3C">
            <w:pPr>
              <w:tabs>
                <w:tab w:val="decimal" w:pos="879"/>
              </w:tabs>
              <w:spacing w:line="240" w:lineRule="exact"/>
              <w:ind w:right="-111"/>
              <w:rPr>
                <w:rFonts w:ascii="CordiaUPC" w:hAnsi="CordiaUPC" w:cs="CordiaUPC"/>
                <w:b/>
                <w:bCs/>
                <w:sz w:val="26"/>
                <w:szCs w:val="26"/>
              </w:rPr>
            </w:pPr>
          </w:p>
        </w:tc>
        <w:tc>
          <w:tcPr>
            <w:tcW w:w="1350" w:type="dxa"/>
            <w:tcBorders>
              <w:top w:val="single" w:sz="4" w:space="0" w:color="auto"/>
              <w:bottom w:val="double" w:sz="4" w:space="0" w:color="auto"/>
            </w:tcBorders>
          </w:tcPr>
          <w:p w14:paraId="21F0DBA8" w14:textId="7EFE7662" w:rsidR="00C46F3C" w:rsidRPr="000536BB" w:rsidRDefault="00C46F3C" w:rsidP="00C46F3C">
            <w:pPr>
              <w:tabs>
                <w:tab w:val="decimal" w:pos="1004"/>
              </w:tabs>
              <w:spacing w:line="240" w:lineRule="exact"/>
              <w:ind w:right="-111"/>
              <w:rPr>
                <w:rFonts w:ascii="CordiaUPC" w:hAnsi="CordiaUPC" w:cs="CordiaUPC"/>
                <w:b/>
                <w:bCs/>
                <w:sz w:val="26"/>
                <w:szCs w:val="26"/>
              </w:rPr>
            </w:pPr>
            <w:r>
              <w:rPr>
                <w:rFonts w:ascii="CordiaUPC" w:hAnsi="CordiaUPC" w:cs="CordiaUPC"/>
                <w:b/>
                <w:bCs/>
                <w:sz w:val="26"/>
                <w:szCs w:val="26"/>
              </w:rPr>
              <w:t>725,</w:t>
            </w:r>
            <w:r w:rsidR="00F2052F">
              <w:rPr>
                <w:rFonts w:ascii="CordiaUPC" w:hAnsi="CordiaUPC" w:cs="CordiaUPC"/>
                <w:b/>
                <w:bCs/>
                <w:sz w:val="26"/>
                <w:szCs w:val="26"/>
              </w:rPr>
              <w:t>106</w:t>
            </w:r>
          </w:p>
        </w:tc>
      </w:tr>
    </w:tbl>
    <w:p w14:paraId="78E15DDE" w14:textId="77777777" w:rsidR="007476D6" w:rsidRDefault="007476D6" w:rsidP="007476D6">
      <w:pPr>
        <w:spacing w:line="240" w:lineRule="auto"/>
        <w:rPr>
          <w:rFonts w:ascii="CordiaUPC" w:hAnsi="CordiaUPC" w:cs="CordiaUPC"/>
          <w:sz w:val="26"/>
          <w:szCs w:val="26"/>
        </w:rPr>
      </w:pPr>
    </w:p>
    <w:p w14:paraId="78DAF605" w14:textId="77777777" w:rsidR="007476D6" w:rsidRPr="000536BB" w:rsidRDefault="007476D6" w:rsidP="007476D6">
      <w:pPr>
        <w:tabs>
          <w:tab w:val="left" w:pos="522"/>
        </w:tabs>
        <w:jc w:val="both"/>
        <w:rPr>
          <w:rFonts w:ascii="CordiaUPC" w:hAnsi="CordiaUPC" w:cs="CordiaUPC"/>
          <w:b/>
          <w:bCs/>
          <w:i/>
          <w:iCs/>
          <w:color w:val="000000"/>
          <w:sz w:val="26"/>
          <w:szCs w:val="26"/>
          <w:lang w:val="en-US" w:bidi="th-TH"/>
        </w:rPr>
      </w:pPr>
      <w:r>
        <w:rPr>
          <w:rFonts w:ascii="CordiaUPC" w:hAnsi="CordiaUPC" w:cs="CordiaUPC"/>
          <w:b/>
          <w:bCs/>
          <w:i/>
          <w:iCs/>
          <w:color w:val="000000"/>
          <w:sz w:val="26"/>
          <w:szCs w:val="26"/>
          <w:lang w:val="en-US" w:bidi="th-TH"/>
        </w:rPr>
        <w:t>5</w:t>
      </w:r>
      <w:r w:rsidRPr="000536BB">
        <w:rPr>
          <w:rFonts w:ascii="CordiaUPC" w:hAnsi="CordiaUPC" w:cs="CordiaUPC" w:hint="cs"/>
          <w:b/>
          <w:bCs/>
          <w:i/>
          <w:iCs/>
          <w:color w:val="000000"/>
          <w:sz w:val="26"/>
          <w:szCs w:val="26"/>
          <w:lang w:val="en-US" w:bidi="th-TH"/>
        </w:rPr>
        <w:t>.2</w:t>
      </w:r>
      <w:r w:rsidRPr="000536BB">
        <w:rPr>
          <w:rFonts w:ascii="CordiaUPC" w:hAnsi="CordiaUPC" w:cs="CordiaUPC" w:hint="cs"/>
          <w:b/>
          <w:bCs/>
          <w:i/>
          <w:iCs/>
          <w:color w:val="000000"/>
          <w:sz w:val="26"/>
          <w:szCs w:val="26"/>
          <w:lang w:val="en-US" w:bidi="th-TH"/>
        </w:rPr>
        <w:tab/>
        <w:t>Market risk</w:t>
      </w:r>
    </w:p>
    <w:p w14:paraId="031D1F12"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0F3DB5C2"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refers to losses that may happen due to the fluctuations of foreign exchange rates, interest rates, and prices of equity securities, all of which may impact the value of the Bank's assets, liabilities, and off</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balance sheet items</w:t>
      </w:r>
      <w:r w:rsidRPr="000536BB">
        <w:rPr>
          <w:rFonts w:ascii="CordiaUPC" w:hAnsi="CordiaUPC" w:cs="CordiaUPC" w:hint="cs"/>
          <w:color w:val="000000"/>
          <w:sz w:val="26"/>
          <w:szCs w:val="26"/>
          <w:cs/>
          <w:lang w:val="en-US" w:bidi="th-TH"/>
        </w:rPr>
        <w:t>.</w:t>
      </w:r>
    </w:p>
    <w:p w14:paraId="4D727A24"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3BC49D6E"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The Bank and its subsidiaries have established various market risk policies, which set standards and guidelines for market risk management</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 xml:space="preserve">The </w:t>
      </w:r>
      <w:r>
        <w:rPr>
          <w:rFonts w:ascii="CordiaUPC" w:hAnsi="CordiaUPC" w:cs="CordiaUPC"/>
          <w:color w:val="000000"/>
          <w:sz w:val="26"/>
          <w:szCs w:val="26"/>
          <w:lang w:val="en-US" w:bidi="th-TH"/>
        </w:rPr>
        <w:t xml:space="preserve">sub-committee </w:t>
      </w:r>
      <w:r w:rsidRPr="000536BB">
        <w:rPr>
          <w:rFonts w:ascii="CordiaUPC" w:hAnsi="CordiaUPC" w:cs="CordiaUPC" w:hint="cs"/>
          <w:color w:val="000000"/>
          <w:sz w:val="26"/>
          <w:szCs w:val="26"/>
          <w:lang w:val="en-US" w:bidi="th-TH"/>
        </w:rPr>
        <w:t>holds the responsibility to assist the BOD and the ROC to ensure that bank</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wide market risk management complies with the relevant risk policies and defined levels of risk appetite</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classify the overall market risk management into two parts</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trading book and banking book</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have developed a policy to set standards on the book definitions and transaction classification criteria as well as the treatment of each book</w:t>
      </w:r>
      <w:r w:rsidRPr="000536BB">
        <w:rPr>
          <w:rFonts w:ascii="CordiaUPC" w:hAnsi="CordiaUPC" w:cs="CordiaUPC" w:hint="cs"/>
          <w:color w:val="000000"/>
          <w:sz w:val="26"/>
          <w:szCs w:val="26"/>
          <w:cs/>
          <w:lang w:val="en-US" w:bidi="th-TH"/>
        </w:rPr>
        <w:t>.</w:t>
      </w:r>
    </w:p>
    <w:p w14:paraId="086BE821" w14:textId="77777777" w:rsidR="007476D6" w:rsidRDefault="007476D6" w:rsidP="00864BE6">
      <w:pPr>
        <w:autoSpaceDE w:val="0"/>
        <w:autoSpaceDN w:val="0"/>
        <w:adjustRightInd w:val="0"/>
        <w:spacing w:line="240" w:lineRule="atLeast"/>
        <w:jc w:val="thaiDistribute"/>
        <w:rPr>
          <w:rFonts w:ascii="CordiaUPC" w:hAnsi="CordiaUPC" w:cs="CordiaUPC"/>
          <w:i/>
          <w:iCs/>
          <w:color w:val="000000"/>
          <w:sz w:val="26"/>
          <w:szCs w:val="26"/>
          <w:lang w:val="en-US" w:bidi="th-TH"/>
        </w:rPr>
      </w:pPr>
    </w:p>
    <w:p w14:paraId="2EB4FA0E"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t xml:space="preserve">Market risk in the trading book </w:t>
      </w:r>
    </w:p>
    <w:p w14:paraId="6FE9B5AD"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p>
    <w:p w14:paraId="73EB9416"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in the trading book consists of market risk from exposures of financial instruments and derivatives that are held with trading intent or for hedging other positions in the trading book</w:t>
      </w:r>
      <w:r w:rsidRPr="000536BB">
        <w:rPr>
          <w:rFonts w:ascii="CordiaUPC" w:hAnsi="CordiaUPC" w:cs="CordiaUPC" w:hint="cs"/>
          <w:color w:val="000000"/>
          <w:sz w:val="26"/>
          <w:szCs w:val="26"/>
          <w:cs/>
          <w:lang w:val="en-US" w:bidi="th-TH"/>
        </w:rPr>
        <w:t xml:space="preserve">. </w:t>
      </w:r>
      <w:r w:rsidRPr="000536BB">
        <w:rPr>
          <w:rFonts w:ascii="CordiaUPC" w:hAnsi="CordiaUPC" w:cs="CordiaUPC" w:hint="cs"/>
          <w:color w:val="000000"/>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0536BB">
        <w:rPr>
          <w:rFonts w:ascii="CordiaUPC" w:hAnsi="CordiaUPC" w:cs="CordiaUPC" w:hint="cs"/>
          <w:color w:val="000000"/>
          <w:sz w:val="26"/>
          <w:szCs w:val="26"/>
          <w:cs/>
          <w:lang w:val="en-US" w:bidi="th-TH"/>
        </w:rPr>
        <w:t>.</w:t>
      </w:r>
    </w:p>
    <w:p w14:paraId="2F9CF752" w14:textId="77777777" w:rsidR="007476D6" w:rsidRDefault="007476D6" w:rsidP="007476D6">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p>
    <w:p w14:paraId="33C8CAD9" w14:textId="77777777" w:rsidR="007476D6" w:rsidRDefault="007476D6" w:rsidP="007476D6">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r w:rsidRPr="000536BB">
        <w:rPr>
          <w:rFonts w:ascii="CordiaUPC" w:hAnsi="CordiaUPC" w:cs="CordiaUPC" w:hint="cs"/>
          <w:i/>
          <w:iCs/>
          <w:color w:val="000000"/>
          <w:sz w:val="26"/>
          <w:szCs w:val="26"/>
          <w:lang w:val="en-US" w:bidi="th-TH"/>
        </w:rPr>
        <w:t>Market risk in the banking book</w:t>
      </w:r>
    </w:p>
    <w:p w14:paraId="391ABA4E"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i/>
          <w:iCs/>
          <w:color w:val="000000"/>
          <w:sz w:val="26"/>
          <w:szCs w:val="26"/>
          <w:lang w:val="en-US" w:bidi="th-TH"/>
        </w:rPr>
      </w:pPr>
    </w:p>
    <w:p w14:paraId="516A0326" w14:textId="77777777" w:rsidR="007476D6" w:rsidRPr="000536BB" w:rsidRDefault="007476D6" w:rsidP="007476D6">
      <w:pPr>
        <w:autoSpaceDE w:val="0"/>
        <w:autoSpaceDN w:val="0"/>
        <w:adjustRightInd w:val="0"/>
        <w:spacing w:line="240" w:lineRule="atLeast"/>
        <w:ind w:left="518"/>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Market risk in the banking book consists of market risks incurred from the Bank and its subsidiaries’ both on and off</w:t>
      </w:r>
      <w:r w:rsidRPr="000536BB">
        <w:rPr>
          <w:rFonts w:ascii="CordiaUPC" w:hAnsi="CordiaUPC" w:cs="CordiaUPC" w:hint="cs"/>
          <w:color w:val="000000"/>
          <w:sz w:val="26"/>
          <w:szCs w:val="26"/>
          <w:cs/>
          <w:lang w:val="en-US" w:bidi="th-TH"/>
        </w:rPr>
        <w:t>-</w:t>
      </w:r>
      <w:r w:rsidRPr="000536BB">
        <w:rPr>
          <w:rFonts w:ascii="CordiaUPC" w:hAnsi="CordiaUPC" w:cs="CordiaUPC" w:hint="cs"/>
          <w:color w:val="000000"/>
          <w:sz w:val="26"/>
          <w:szCs w:val="26"/>
          <w:lang w:val="en-US" w:bidi="th-TH"/>
        </w:rPr>
        <w:t>balance sheet items, and derivatives designated to hedge other banking book items</w:t>
      </w:r>
      <w:r w:rsidRPr="000536BB">
        <w:rPr>
          <w:rFonts w:ascii="CordiaUPC" w:hAnsi="CordiaUPC" w:cs="CordiaUPC" w:hint="cs"/>
          <w:color w:val="000000"/>
          <w:sz w:val="26"/>
          <w:szCs w:val="26"/>
          <w:cs/>
          <w:lang w:val="en-US" w:bidi="th-TH"/>
        </w:rPr>
        <w:t xml:space="preserve">. </w:t>
      </w:r>
    </w:p>
    <w:p w14:paraId="6B07A736" w14:textId="77777777" w:rsidR="007476D6" w:rsidRPr="000536BB" w:rsidRDefault="007476D6" w:rsidP="007476D6">
      <w:pPr>
        <w:autoSpaceDE w:val="0"/>
        <w:autoSpaceDN w:val="0"/>
        <w:adjustRightInd w:val="0"/>
        <w:spacing w:line="240" w:lineRule="atLeast"/>
        <w:ind w:left="547"/>
        <w:jc w:val="thaiDistribute"/>
        <w:rPr>
          <w:rFonts w:ascii="CordiaUPC" w:hAnsi="CordiaUPC" w:cs="CordiaUPC"/>
          <w:color w:val="000000"/>
          <w:sz w:val="26"/>
          <w:szCs w:val="26"/>
          <w:lang w:val="en-US" w:bidi="th-TH"/>
        </w:rPr>
      </w:pPr>
    </w:p>
    <w:p w14:paraId="5AC94CD4" w14:textId="2AE50286" w:rsidR="007476D6" w:rsidRPr="000536BB" w:rsidRDefault="007476D6" w:rsidP="00864BE6">
      <w:pPr>
        <w:autoSpaceDE w:val="0"/>
        <w:autoSpaceDN w:val="0"/>
        <w:adjustRightInd w:val="0"/>
        <w:spacing w:line="240" w:lineRule="atLeast"/>
        <w:ind w:left="547"/>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The Bank and its subsidiaries ha</w:t>
      </w:r>
      <w:r>
        <w:rPr>
          <w:rFonts w:ascii="CordiaUPC" w:hAnsi="CordiaUPC" w:cs="CordiaUPC"/>
          <w:color w:val="000000"/>
          <w:sz w:val="26"/>
          <w:szCs w:val="26"/>
          <w:lang w:val="en-US" w:bidi="th-TH"/>
        </w:rPr>
        <w:t>ve</w:t>
      </w:r>
      <w:r w:rsidRPr="000536BB">
        <w:rPr>
          <w:rFonts w:ascii="CordiaUPC" w:hAnsi="CordiaUPC" w:cs="CordiaUPC" w:hint="cs"/>
          <w:color w:val="000000"/>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0536BB">
        <w:rPr>
          <w:rFonts w:ascii="CordiaUPC" w:hAnsi="CordiaUPC" w:cs="CordiaUPC" w:hint="cs"/>
          <w:color w:val="000000"/>
          <w:sz w:val="26"/>
          <w:szCs w:val="26"/>
          <w:cs/>
          <w:lang w:val="en-US" w:bidi="th-TH"/>
        </w:rPr>
        <w:t>.</w:t>
      </w:r>
    </w:p>
    <w:p w14:paraId="77954D0F" w14:textId="77777777" w:rsidR="007476D6" w:rsidRPr="000536BB" w:rsidRDefault="007476D6" w:rsidP="007476D6">
      <w:pPr>
        <w:autoSpaceDE w:val="0"/>
        <w:autoSpaceDN w:val="0"/>
        <w:adjustRightInd w:val="0"/>
        <w:spacing w:line="240" w:lineRule="atLeast"/>
        <w:ind w:left="547"/>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 xml:space="preserve">The Bank and its subsidiaries also </w:t>
      </w:r>
      <w:proofErr w:type="spellStart"/>
      <w:r w:rsidRPr="000536BB">
        <w:rPr>
          <w:rFonts w:ascii="CordiaUPC" w:hAnsi="CordiaUPC" w:cs="CordiaUPC" w:hint="cs"/>
          <w:color w:val="000000"/>
          <w:sz w:val="26"/>
          <w:szCs w:val="26"/>
          <w:lang w:val="en-US" w:bidi="th-TH"/>
        </w:rPr>
        <w:t>analyse</w:t>
      </w:r>
      <w:proofErr w:type="spellEnd"/>
      <w:r w:rsidRPr="000536BB">
        <w:rPr>
          <w:rFonts w:ascii="CordiaUPC" w:hAnsi="CordiaUPC" w:cs="CordiaUPC" w:hint="cs"/>
          <w:color w:val="000000"/>
          <w:sz w:val="26"/>
          <w:szCs w:val="26"/>
          <w:lang w:val="en-US" w:bidi="th-TH"/>
        </w:rPr>
        <w:t xml:space="preserve"> risks and regularly assess the impact, the results of which are used as tools to manage the Bank’s assets and liabilities structure to be in line with the changing market environment</w:t>
      </w:r>
      <w:r w:rsidRPr="000536BB">
        <w:rPr>
          <w:rFonts w:ascii="CordiaUPC" w:hAnsi="CordiaUPC" w:cs="CordiaUPC" w:hint="cs"/>
          <w:color w:val="000000"/>
          <w:sz w:val="26"/>
          <w:szCs w:val="26"/>
          <w:cs/>
          <w:lang w:val="en-US" w:bidi="th-TH"/>
        </w:rPr>
        <w:t>.</w:t>
      </w:r>
    </w:p>
    <w:p w14:paraId="35BA35CE" w14:textId="77777777" w:rsidR="007476D6" w:rsidRPr="000536BB" w:rsidRDefault="007476D6" w:rsidP="007476D6">
      <w:pPr>
        <w:autoSpaceDE w:val="0"/>
        <w:autoSpaceDN w:val="0"/>
        <w:adjustRightInd w:val="0"/>
        <w:spacing w:line="240" w:lineRule="atLeast"/>
        <w:ind w:left="547"/>
        <w:jc w:val="thaiDistribute"/>
        <w:rPr>
          <w:rFonts w:ascii="CordiaUPC" w:hAnsi="CordiaUPC" w:cs="CordiaUPC"/>
          <w:color w:val="000000"/>
          <w:sz w:val="26"/>
          <w:szCs w:val="26"/>
          <w:lang w:val="en-US" w:bidi="th-TH"/>
        </w:rPr>
      </w:pPr>
    </w:p>
    <w:p w14:paraId="43AEF554" w14:textId="77777777" w:rsidR="007476D6" w:rsidRPr="000536BB" w:rsidRDefault="007476D6" w:rsidP="007476D6">
      <w:pPr>
        <w:autoSpaceDE w:val="0"/>
        <w:autoSpaceDN w:val="0"/>
        <w:adjustRightInd w:val="0"/>
        <w:spacing w:line="240" w:lineRule="exact"/>
        <w:ind w:firstLine="27"/>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5</w:t>
      </w:r>
      <w:r w:rsidRPr="000536BB">
        <w:rPr>
          <w:rFonts w:ascii="CordiaUPC" w:hAnsi="CordiaUPC" w:cs="CordiaUPC" w:hint="cs"/>
          <w:i/>
          <w:iCs/>
          <w:color w:val="000000"/>
          <w:sz w:val="26"/>
          <w:szCs w:val="26"/>
          <w:lang w:val="en-US" w:bidi="th-TH"/>
        </w:rPr>
        <w:t>.2.1</w:t>
      </w:r>
      <w:r w:rsidRPr="000536BB">
        <w:rPr>
          <w:rFonts w:ascii="CordiaUPC" w:hAnsi="CordiaUPC" w:cs="CordiaUPC" w:hint="cs"/>
          <w:i/>
          <w:iCs/>
          <w:color w:val="000000"/>
          <w:sz w:val="26"/>
          <w:szCs w:val="26"/>
          <w:lang w:val="en-US" w:bidi="th-TH"/>
        </w:rPr>
        <w:tab/>
        <w:t>Interest rate risk</w:t>
      </w:r>
    </w:p>
    <w:p w14:paraId="2A067B06" w14:textId="77777777" w:rsidR="007476D6" w:rsidRPr="000536BB" w:rsidRDefault="007476D6" w:rsidP="007476D6">
      <w:pPr>
        <w:autoSpaceDE w:val="0"/>
        <w:autoSpaceDN w:val="0"/>
        <w:adjustRightInd w:val="0"/>
        <w:spacing w:line="240" w:lineRule="exact"/>
        <w:ind w:firstLine="27"/>
        <w:jc w:val="thaiDistribute"/>
        <w:rPr>
          <w:rFonts w:ascii="CordiaUPC" w:hAnsi="CordiaUPC" w:cs="CordiaUPC"/>
          <w:color w:val="000000"/>
          <w:sz w:val="26"/>
          <w:szCs w:val="26"/>
          <w:lang w:val="en-US" w:bidi="th-TH"/>
        </w:rPr>
      </w:pPr>
    </w:p>
    <w:p w14:paraId="55AA510C" w14:textId="77777777" w:rsidR="007476D6" w:rsidRPr="000536BB" w:rsidRDefault="007476D6" w:rsidP="007476D6">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01F41839" w14:textId="77777777" w:rsidR="007476D6" w:rsidRPr="000536BB" w:rsidRDefault="007476D6" w:rsidP="007476D6">
      <w:pPr>
        <w:autoSpaceDE w:val="0"/>
        <w:autoSpaceDN w:val="0"/>
        <w:adjustRightInd w:val="0"/>
        <w:spacing w:line="240" w:lineRule="exact"/>
        <w:ind w:left="531" w:hanging="531"/>
        <w:jc w:val="thaiDistribute"/>
        <w:rPr>
          <w:rFonts w:ascii="CordiaUPC" w:hAnsi="CordiaUPC" w:cs="CordiaUPC"/>
          <w:color w:val="000000"/>
          <w:sz w:val="26"/>
          <w:szCs w:val="26"/>
          <w:cs/>
          <w:lang w:val="en-US" w:bidi="th-TH"/>
        </w:rPr>
      </w:pPr>
    </w:p>
    <w:p w14:paraId="0C51F48A" w14:textId="77777777" w:rsidR="007476D6" w:rsidRPr="000536BB" w:rsidRDefault="007476D6" w:rsidP="007476D6">
      <w:pPr>
        <w:tabs>
          <w:tab w:val="left" w:pos="709"/>
        </w:tabs>
        <w:spacing w:line="240" w:lineRule="exact"/>
        <w:ind w:left="531" w:hanging="531"/>
        <w:jc w:val="both"/>
        <w:rPr>
          <w:rFonts w:ascii="CordiaUPC" w:hAnsi="CordiaUPC" w:cs="CordiaUPC"/>
          <w:color w:val="000000"/>
          <w:sz w:val="26"/>
          <w:szCs w:val="26"/>
          <w:lang w:val="en-US" w:bidi="th-TH"/>
        </w:rPr>
      </w:pPr>
      <w:r w:rsidRPr="000536BB">
        <w:rPr>
          <w:rFonts w:ascii="CordiaUPC" w:hAnsi="CordiaUPC" w:cs="CordiaUPC" w:hint="cs"/>
          <w:color w:val="000000"/>
          <w:sz w:val="26"/>
          <w:szCs w:val="26"/>
          <w:lang w:val="en-US" w:bidi="th-TH"/>
        </w:rPr>
        <w:tab/>
        <w:t>The Bank and its subsidiaries’ principal financial assets, namely loans to customers mostly earn interest at floating rates, based on MRR, MLR, MOR, interest rates of time deposits or other benchmark floating rates such as BIBOR, LIBOR, etc.</w:t>
      </w:r>
    </w:p>
    <w:p w14:paraId="22F3882D" w14:textId="4FE1534E" w:rsidR="007476D6" w:rsidRDefault="007476D6" w:rsidP="00864BE6">
      <w:pPr>
        <w:autoSpaceDE w:val="0"/>
        <w:autoSpaceDN w:val="0"/>
        <w:adjustRightInd w:val="0"/>
        <w:spacing w:line="240" w:lineRule="exact"/>
        <w:jc w:val="thaiDistribute"/>
        <w:rPr>
          <w:rFonts w:ascii="CordiaUPC" w:hAnsi="CordiaUPC" w:cs="CordiaUPC"/>
          <w:spacing w:val="-4"/>
          <w:sz w:val="26"/>
          <w:szCs w:val="26"/>
        </w:rPr>
      </w:pPr>
    </w:p>
    <w:p w14:paraId="73BBFA57" w14:textId="77777777" w:rsidR="007476D6" w:rsidRPr="000536BB" w:rsidRDefault="007476D6" w:rsidP="007476D6">
      <w:pPr>
        <w:autoSpaceDE w:val="0"/>
        <w:autoSpaceDN w:val="0"/>
        <w:adjustRightInd w:val="0"/>
        <w:spacing w:line="240" w:lineRule="exact"/>
        <w:ind w:left="547"/>
        <w:jc w:val="thaiDistribute"/>
        <w:rPr>
          <w:rFonts w:ascii="CordiaUPC" w:hAnsi="CordiaUPC" w:cs="CordiaUPC"/>
          <w:sz w:val="26"/>
          <w:szCs w:val="26"/>
        </w:rPr>
      </w:pPr>
      <w:r w:rsidRPr="00887104">
        <w:rPr>
          <w:rFonts w:ascii="CordiaUPC" w:hAnsi="CordiaUPC" w:cs="CordiaUPC" w:hint="cs"/>
          <w:spacing w:val="-4"/>
          <w:sz w:val="26"/>
          <w:szCs w:val="26"/>
        </w:rPr>
        <w:t xml:space="preserve">As at </w:t>
      </w: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and 31 December 2020</w:t>
      </w:r>
      <w:r w:rsidRPr="00887104">
        <w:rPr>
          <w:rFonts w:ascii="CordiaUPC" w:hAnsi="CordiaUPC" w:cs="CordiaUPC" w:hint="cs"/>
          <w:spacing w:val="-4"/>
          <w:sz w:val="26"/>
          <w:szCs w:val="26"/>
        </w:rPr>
        <w:t>,</w:t>
      </w:r>
      <w:r w:rsidRPr="00887104">
        <w:rPr>
          <w:rFonts w:ascii="CordiaUPC" w:hAnsi="CordiaUPC" w:cs="CordiaUPC" w:hint="cs"/>
          <w:sz w:val="26"/>
          <w:szCs w:val="26"/>
        </w:rPr>
        <w:t xml:space="preserve"> significant </w:t>
      </w:r>
      <w:r w:rsidRPr="00887104">
        <w:rPr>
          <w:rFonts w:ascii="CordiaUPC" w:hAnsi="CordiaUPC" w:cs="CordiaUPC" w:hint="cs"/>
          <w:spacing w:val="-4"/>
          <w:sz w:val="26"/>
          <w:szCs w:val="26"/>
        </w:rPr>
        <w:t xml:space="preserve">financial assets and liabilities classified by interest repricing periods </w:t>
      </w:r>
      <w:r w:rsidRPr="00887104">
        <w:rPr>
          <w:rFonts w:ascii="CordiaUPC" w:hAnsi="CordiaUPC" w:cs="CordiaUPC" w:hint="cs"/>
          <w:sz w:val="26"/>
          <w:szCs w:val="26"/>
        </w:rPr>
        <w:t>were</w:t>
      </w:r>
      <w:r w:rsidRPr="000536BB">
        <w:rPr>
          <w:rFonts w:ascii="CordiaUPC" w:hAnsi="CordiaUPC" w:cs="CordiaUPC" w:hint="cs"/>
          <w:sz w:val="26"/>
          <w:szCs w:val="26"/>
        </w:rPr>
        <w:t xml:space="preserve"> as follows:</w:t>
      </w:r>
    </w:p>
    <w:p w14:paraId="0D7FCD33" w14:textId="77777777" w:rsidR="007476D6" w:rsidRPr="000536BB" w:rsidRDefault="007476D6" w:rsidP="007476D6">
      <w:pPr>
        <w:autoSpaceDE w:val="0"/>
        <w:autoSpaceDN w:val="0"/>
        <w:adjustRightInd w:val="0"/>
        <w:spacing w:line="240" w:lineRule="exact"/>
        <w:ind w:left="547"/>
        <w:jc w:val="thaiDistribute"/>
        <w:rPr>
          <w:rFonts w:ascii="CordiaUPC" w:hAnsi="CordiaUPC" w:cs="CordiaUPC"/>
          <w:sz w:val="26"/>
          <w:szCs w:val="26"/>
        </w:rPr>
      </w:pP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7476D6" w:rsidRPr="000536BB" w14:paraId="59E22741" w14:textId="77777777" w:rsidTr="008D071D">
        <w:trPr>
          <w:gridAfter w:val="1"/>
          <w:wAfter w:w="10" w:type="dxa"/>
          <w:cantSplit/>
          <w:tblHeader/>
        </w:trPr>
        <w:tc>
          <w:tcPr>
            <w:tcW w:w="2781" w:type="dxa"/>
          </w:tcPr>
          <w:p w14:paraId="7AEFDF16" w14:textId="77777777" w:rsidR="007476D6" w:rsidRPr="000536BB" w:rsidRDefault="007476D6" w:rsidP="000406A0">
            <w:pPr>
              <w:spacing w:line="240" w:lineRule="exact"/>
              <w:ind w:left="-18" w:right="-270"/>
              <w:rPr>
                <w:rFonts w:ascii="CordiaUPC" w:hAnsi="CordiaUPC" w:cs="CordiaUPC"/>
                <w:b/>
                <w:bCs/>
                <w:i/>
                <w:iCs/>
                <w:sz w:val="26"/>
                <w:szCs w:val="26"/>
                <w:cs/>
                <w:lang w:val="th-TH" w:bidi="th-TH"/>
              </w:rPr>
            </w:pPr>
          </w:p>
        </w:tc>
        <w:tc>
          <w:tcPr>
            <w:tcW w:w="6659" w:type="dxa"/>
            <w:gridSpan w:val="11"/>
          </w:tcPr>
          <w:p w14:paraId="5F4E4CB8" w14:textId="77777777" w:rsidR="007476D6" w:rsidRPr="000536BB" w:rsidRDefault="007476D6" w:rsidP="000406A0">
            <w:pPr>
              <w:spacing w:line="240" w:lineRule="exact"/>
              <w:ind w:left="-117" w:right="-90"/>
              <w:jc w:val="center"/>
              <w:rPr>
                <w:rFonts w:ascii="CordiaUPC" w:hAnsi="CordiaUPC" w:cs="CordiaUPC"/>
                <w:b/>
                <w:bCs/>
                <w:sz w:val="26"/>
                <w:szCs w:val="26"/>
                <w:lang w:val="en-US"/>
              </w:rPr>
            </w:pPr>
            <w:r w:rsidRPr="000536BB">
              <w:rPr>
                <w:rFonts w:ascii="CordiaUPC" w:hAnsi="CordiaUPC" w:cs="CordiaUPC" w:hint="cs"/>
                <w:b/>
                <w:bCs/>
                <w:sz w:val="26"/>
                <w:szCs w:val="26"/>
                <w:lang w:val="en-US"/>
              </w:rPr>
              <w:t>Consolidated</w:t>
            </w:r>
          </w:p>
        </w:tc>
      </w:tr>
      <w:tr w:rsidR="007476D6" w:rsidRPr="000536BB" w14:paraId="4C3CF1BF" w14:textId="77777777" w:rsidTr="008D071D">
        <w:trPr>
          <w:gridAfter w:val="1"/>
          <w:wAfter w:w="10" w:type="dxa"/>
          <w:cantSplit/>
          <w:tblHeader/>
        </w:trPr>
        <w:tc>
          <w:tcPr>
            <w:tcW w:w="2781" w:type="dxa"/>
          </w:tcPr>
          <w:p w14:paraId="5408BE7B" w14:textId="77777777" w:rsidR="007476D6" w:rsidRPr="000536BB" w:rsidRDefault="007476D6" w:rsidP="000406A0">
            <w:pPr>
              <w:spacing w:line="240" w:lineRule="exact"/>
              <w:ind w:left="-18" w:right="-270"/>
              <w:rPr>
                <w:rFonts w:ascii="CordiaUPC" w:hAnsi="CordiaUPC" w:cs="CordiaUPC"/>
                <w:b/>
                <w:bCs/>
                <w:i/>
                <w:iCs/>
                <w:sz w:val="26"/>
                <w:szCs w:val="26"/>
                <w:cs/>
                <w:lang w:val="th-TH" w:bidi="th-TH"/>
              </w:rPr>
            </w:pPr>
          </w:p>
        </w:tc>
        <w:tc>
          <w:tcPr>
            <w:tcW w:w="6659" w:type="dxa"/>
            <w:gridSpan w:val="11"/>
          </w:tcPr>
          <w:p w14:paraId="6E8054AA" w14:textId="77777777" w:rsidR="007476D6" w:rsidRPr="000536BB" w:rsidRDefault="007476D6" w:rsidP="000406A0">
            <w:pPr>
              <w:spacing w:line="240" w:lineRule="exact"/>
              <w:ind w:left="-117" w:right="-90"/>
              <w:jc w:val="center"/>
              <w:rPr>
                <w:rFonts w:ascii="CordiaUPC" w:hAnsi="CordiaUPC" w:cs="CordiaUPC"/>
                <w:sz w:val="26"/>
                <w:szCs w:val="26"/>
                <w:cs/>
                <w:lang w:val="en-US"/>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r>
      <w:tr w:rsidR="007476D6" w:rsidRPr="000536BB" w14:paraId="751B8480" w14:textId="77777777" w:rsidTr="008D071D">
        <w:trPr>
          <w:cantSplit/>
        </w:trPr>
        <w:tc>
          <w:tcPr>
            <w:tcW w:w="2781" w:type="dxa"/>
          </w:tcPr>
          <w:p w14:paraId="59130D1E" w14:textId="77777777" w:rsidR="007476D6" w:rsidRPr="000536BB" w:rsidRDefault="007476D6" w:rsidP="000406A0">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AEB24D8"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Repricing periods</w:t>
            </w:r>
          </w:p>
        </w:tc>
        <w:tc>
          <w:tcPr>
            <w:tcW w:w="240" w:type="dxa"/>
          </w:tcPr>
          <w:p w14:paraId="39F1505B"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975" w:type="dxa"/>
          </w:tcPr>
          <w:p w14:paraId="79A47D62"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238" w:type="dxa"/>
          </w:tcPr>
          <w:p w14:paraId="366B1FFF"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880" w:type="dxa"/>
            <w:vAlign w:val="bottom"/>
          </w:tcPr>
          <w:p w14:paraId="46B75C2B"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237" w:type="dxa"/>
          </w:tcPr>
          <w:p w14:paraId="0357B1FF"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c>
          <w:tcPr>
            <w:tcW w:w="879" w:type="dxa"/>
            <w:gridSpan w:val="2"/>
          </w:tcPr>
          <w:p w14:paraId="565424FB"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r>
      <w:tr w:rsidR="007476D6" w:rsidRPr="000536BB" w14:paraId="249C6585" w14:textId="77777777" w:rsidTr="008D071D">
        <w:trPr>
          <w:cantSplit/>
        </w:trPr>
        <w:tc>
          <w:tcPr>
            <w:tcW w:w="2781" w:type="dxa"/>
          </w:tcPr>
          <w:p w14:paraId="3BB7221A" w14:textId="77777777" w:rsidR="007476D6" w:rsidRPr="000536BB" w:rsidRDefault="007476D6" w:rsidP="000406A0">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7BA4262B"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635940F2"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721D7188"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36" w:type="dxa"/>
            <w:tcBorders>
              <w:top w:val="single" w:sz="4" w:space="0" w:color="auto"/>
            </w:tcBorders>
          </w:tcPr>
          <w:p w14:paraId="6E9964A4"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0DB6D9B3"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240" w:type="dxa"/>
          </w:tcPr>
          <w:p w14:paraId="3ACA4DB8"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975" w:type="dxa"/>
          </w:tcPr>
          <w:p w14:paraId="7E144D54"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8" w:type="dxa"/>
          </w:tcPr>
          <w:p w14:paraId="6BE78646"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880" w:type="dxa"/>
            <w:vAlign w:val="bottom"/>
          </w:tcPr>
          <w:p w14:paraId="2C1727E3"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7" w:type="dxa"/>
          </w:tcPr>
          <w:p w14:paraId="0F61FE11"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c>
          <w:tcPr>
            <w:tcW w:w="879" w:type="dxa"/>
            <w:gridSpan w:val="2"/>
          </w:tcPr>
          <w:p w14:paraId="3D5C9A68"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r>
      <w:tr w:rsidR="007476D6" w:rsidRPr="000536BB" w14:paraId="711E94E3" w14:textId="77777777" w:rsidTr="008D071D">
        <w:trPr>
          <w:cantSplit/>
        </w:trPr>
        <w:tc>
          <w:tcPr>
            <w:tcW w:w="2781" w:type="dxa"/>
          </w:tcPr>
          <w:p w14:paraId="1EEF5BB6" w14:textId="77777777" w:rsidR="007476D6" w:rsidRPr="000536BB" w:rsidRDefault="007476D6" w:rsidP="000406A0">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5F9E1807"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Within</w:t>
            </w:r>
          </w:p>
        </w:tc>
        <w:tc>
          <w:tcPr>
            <w:tcW w:w="243" w:type="dxa"/>
          </w:tcPr>
          <w:p w14:paraId="4F0CA640"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c>
          <w:tcPr>
            <w:tcW w:w="915" w:type="dxa"/>
            <w:vAlign w:val="bottom"/>
          </w:tcPr>
          <w:p w14:paraId="3352B9B2"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36" w:type="dxa"/>
          </w:tcPr>
          <w:p w14:paraId="07AAB058"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c>
          <w:tcPr>
            <w:tcW w:w="831" w:type="dxa"/>
            <w:vAlign w:val="bottom"/>
          </w:tcPr>
          <w:p w14:paraId="3A3BC8CE"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40" w:type="dxa"/>
          </w:tcPr>
          <w:p w14:paraId="22936074"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c>
          <w:tcPr>
            <w:tcW w:w="975" w:type="dxa"/>
          </w:tcPr>
          <w:p w14:paraId="0AE7FEE9"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performing</w:t>
            </w:r>
          </w:p>
        </w:tc>
        <w:tc>
          <w:tcPr>
            <w:tcW w:w="238" w:type="dxa"/>
          </w:tcPr>
          <w:p w14:paraId="012AF00A"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880" w:type="dxa"/>
            <w:vAlign w:val="bottom"/>
          </w:tcPr>
          <w:p w14:paraId="6747565E"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interest</w:t>
            </w:r>
          </w:p>
        </w:tc>
        <w:tc>
          <w:tcPr>
            <w:tcW w:w="237" w:type="dxa"/>
          </w:tcPr>
          <w:p w14:paraId="36C950D5"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c>
          <w:tcPr>
            <w:tcW w:w="879" w:type="dxa"/>
            <w:gridSpan w:val="2"/>
          </w:tcPr>
          <w:p w14:paraId="642EC3E8" w14:textId="77777777" w:rsidR="007476D6" w:rsidRPr="000536BB" w:rsidRDefault="007476D6" w:rsidP="000406A0">
            <w:pPr>
              <w:spacing w:line="240" w:lineRule="exact"/>
              <w:ind w:left="-117" w:right="-90"/>
              <w:jc w:val="center"/>
              <w:rPr>
                <w:rFonts w:ascii="CordiaUPC" w:hAnsi="CordiaUPC" w:cs="CordiaUPC"/>
                <w:sz w:val="26"/>
                <w:szCs w:val="26"/>
                <w:lang w:val="en-US"/>
              </w:rPr>
            </w:pPr>
          </w:p>
        </w:tc>
      </w:tr>
      <w:tr w:rsidR="007476D6" w:rsidRPr="000536BB" w14:paraId="2E1FABFB" w14:textId="77777777" w:rsidTr="008D071D">
        <w:trPr>
          <w:cantSplit/>
        </w:trPr>
        <w:tc>
          <w:tcPr>
            <w:tcW w:w="2781" w:type="dxa"/>
          </w:tcPr>
          <w:p w14:paraId="3D42C11A" w14:textId="77777777" w:rsidR="007476D6" w:rsidRPr="000536BB" w:rsidRDefault="007476D6" w:rsidP="000406A0">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44F6C701"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43" w:type="dxa"/>
          </w:tcPr>
          <w:p w14:paraId="4A3D52EB"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915" w:type="dxa"/>
            <w:vAlign w:val="bottom"/>
          </w:tcPr>
          <w:p w14:paraId="2DA2EE3E"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to 1 year</w:t>
            </w:r>
          </w:p>
        </w:tc>
        <w:tc>
          <w:tcPr>
            <w:tcW w:w="236" w:type="dxa"/>
          </w:tcPr>
          <w:p w14:paraId="5E9A9770"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831" w:type="dxa"/>
            <w:vAlign w:val="bottom"/>
          </w:tcPr>
          <w:p w14:paraId="6BB09880"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1 year</w:t>
            </w:r>
          </w:p>
        </w:tc>
        <w:tc>
          <w:tcPr>
            <w:tcW w:w="240" w:type="dxa"/>
          </w:tcPr>
          <w:p w14:paraId="70D74728"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975" w:type="dxa"/>
          </w:tcPr>
          <w:p w14:paraId="0DD1AFA9"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assets</w:t>
            </w:r>
          </w:p>
        </w:tc>
        <w:tc>
          <w:tcPr>
            <w:tcW w:w="238" w:type="dxa"/>
          </w:tcPr>
          <w:p w14:paraId="404CB00D"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880" w:type="dxa"/>
            <w:vAlign w:val="bottom"/>
          </w:tcPr>
          <w:p w14:paraId="590AAB67"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bearing</w:t>
            </w:r>
          </w:p>
        </w:tc>
        <w:tc>
          <w:tcPr>
            <w:tcW w:w="237" w:type="dxa"/>
          </w:tcPr>
          <w:p w14:paraId="095E6F9B" w14:textId="77777777" w:rsidR="007476D6" w:rsidRPr="000536BB" w:rsidRDefault="007476D6" w:rsidP="000406A0">
            <w:pPr>
              <w:spacing w:line="240" w:lineRule="exact"/>
              <w:ind w:left="-117" w:right="-90"/>
              <w:jc w:val="center"/>
              <w:rPr>
                <w:rFonts w:ascii="CordiaUPC" w:hAnsi="CordiaUPC" w:cs="CordiaUPC"/>
                <w:sz w:val="26"/>
                <w:szCs w:val="26"/>
              </w:rPr>
            </w:pPr>
          </w:p>
        </w:tc>
        <w:tc>
          <w:tcPr>
            <w:tcW w:w="879" w:type="dxa"/>
            <w:gridSpan w:val="2"/>
          </w:tcPr>
          <w:p w14:paraId="06EC30FA" w14:textId="77777777" w:rsidR="007476D6" w:rsidRPr="000536BB" w:rsidRDefault="007476D6" w:rsidP="000406A0">
            <w:pPr>
              <w:spacing w:line="240" w:lineRule="exact"/>
              <w:ind w:left="-117" w:right="-90"/>
              <w:jc w:val="center"/>
              <w:rPr>
                <w:rFonts w:ascii="CordiaUPC" w:hAnsi="CordiaUPC" w:cs="CordiaUPC"/>
                <w:sz w:val="26"/>
                <w:szCs w:val="26"/>
              </w:rPr>
            </w:pPr>
            <w:r w:rsidRPr="000536BB">
              <w:rPr>
                <w:rFonts w:ascii="CordiaUPC" w:hAnsi="CordiaUPC" w:cs="CordiaUPC" w:hint="cs"/>
                <w:sz w:val="26"/>
                <w:szCs w:val="26"/>
              </w:rPr>
              <w:t>Total</w:t>
            </w:r>
          </w:p>
        </w:tc>
      </w:tr>
      <w:tr w:rsidR="007476D6" w:rsidRPr="000536BB" w14:paraId="34548EF0" w14:textId="77777777" w:rsidTr="008D071D">
        <w:trPr>
          <w:cantSplit/>
          <w:trHeight w:val="80"/>
        </w:trPr>
        <w:tc>
          <w:tcPr>
            <w:tcW w:w="2781" w:type="dxa"/>
          </w:tcPr>
          <w:p w14:paraId="101588C3" w14:textId="77777777" w:rsidR="007476D6" w:rsidRPr="000536BB" w:rsidRDefault="007476D6" w:rsidP="000406A0">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252C6CBF" w14:textId="77777777" w:rsidR="007476D6" w:rsidRPr="000536BB" w:rsidRDefault="007476D6" w:rsidP="000406A0">
            <w:pPr>
              <w:tabs>
                <w:tab w:val="decimal" w:pos="538"/>
                <w:tab w:val="decimal" w:pos="628"/>
              </w:tabs>
              <w:spacing w:line="240" w:lineRule="exact"/>
              <w:ind w:right="-18"/>
              <w:jc w:val="center"/>
              <w:rPr>
                <w:rFonts w:ascii="CordiaUPC" w:hAnsi="CordiaUPC" w:cs="CordiaUPC"/>
                <w:sz w:val="26"/>
                <w:szCs w:val="26"/>
              </w:rPr>
            </w:pPr>
            <w:r w:rsidRPr="000536BB">
              <w:rPr>
                <w:rFonts w:ascii="CordiaUPC" w:hAnsi="CordiaUPC" w:cs="CordiaUPC" w:hint="cs"/>
                <w:i/>
                <w:iCs/>
                <w:sz w:val="26"/>
                <w:szCs w:val="26"/>
              </w:rPr>
              <w:t>(in million Baht)</w:t>
            </w:r>
          </w:p>
        </w:tc>
      </w:tr>
      <w:tr w:rsidR="007476D6" w:rsidRPr="000536BB" w14:paraId="23974EA7" w14:textId="77777777" w:rsidTr="008D071D">
        <w:trPr>
          <w:cantSplit/>
          <w:trHeight w:val="80"/>
        </w:trPr>
        <w:tc>
          <w:tcPr>
            <w:tcW w:w="2781" w:type="dxa"/>
          </w:tcPr>
          <w:p w14:paraId="2AFC65D4" w14:textId="77777777" w:rsidR="007476D6" w:rsidRPr="000536BB" w:rsidRDefault="007476D6" w:rsidP="000406A0">
            <w:pPr>
              <w:tabs>
                <w:tab w:val="left" w:pos="356"/>
              </w:tabs>
              <w:spacing w:line="24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assets</w:t>
            </w:r>
          </w:p>
        </w:tc>
        <w:tc>
          <w:tcPr>
            <w:tcW w:w="995" w:type="dxa"/>
            <w:vAlign w:val="bottom"/>
          </w:tcPr>
          <w:p w14:paraId="2FDB4B49" w14:textId="77777777" w:rsidR="007476D6" w:rsidRPr="000536BB" w:rsidRDefault="007476D6" w:rsidP="000406A0">
            <w:pPr>
              <w:tabs>
                <w:tab w:val="decimal" w:pos="695"/>
              </w:tabs>
              <w:spacing w:line="240" w:lineRule="exact"/>
              <w:ind w:left="-126" w:right="-180"/>
              <w:rPr>
                <w:rFonts w:ascii="CordiaUPC" w:hAnsi="CordiaUPC" w:cs="CordiaUPC"/>
                <w:sz w:val="26"/>
                <w:szCs w:val="26"/>
              </w:rPr>
            </w:pPr>
          </w:p>
        </w:tc>
        <w:tc>
          <w:tcPr>
            <w:tcW w:w="243" w:type="dxa"/>
          </w:tcPr>
          <w:p w14:paraId="0AE3FE1F" w14:textId="77777777" w:rsidR="007476D6" w:rsidRPr="000536BB" w:rsidRDefault="007476D6" w:rsidP="000406A0">
            <w:pPr>
              <w:tabs>
                <w:tab w:val="decimal" w:pos="695"/>
              </w:tabs>
              <w:spacing w:line="240" w:lineRule="exact"/>
              <w:ind w:left="-108" w:right="-18"/>
              <w:rPr>
                <w:rFonts w:ascii="CordiaUPC" w:hAnsi="CordiaUPC" w:cs="CordiaUPC"/>
                <w:sz w:val="26"/>
                <w:szCs w:val="26"/>
              </w:rPr>
            </w:pPr>
          </w:p>
        </w:tc>
        <w:tc>
          <w:tcPr>
            <w:tcW w:w="915" w:type="dxa"/>
            <w:vAlign w:val="bottom"/>
          </w:tcPr>
          <w:p w14:paraId="6798B37E" w14:textId="77777777" w:rsidR="007476D6" w:rsidRPr="000536BB" w:rsidRDefault="007476D6" w:rsidP="000406A0">
            <w:pPr>
              <w:tabs>
                <w:tab w:val="decimal" w:pos="695"/>
              </w:tabs>
              <w:spacing w:line="240" w:lineRule="exact"/>
              <w:ind w:left="-108" w:right="-18"/>
              <w:rPr>
                <w:rFonts w:ascii="CordiaUPC" w:hAnsi="CordiaUPC" w:cs="CordiaUPC"/>
                <w:sz w:val="26"/>
                <w:szCs w:val="26"/>
              </w:rPr>
            </w:pPr>
          </w:p>
        </w:tc>
        <w:tc>
          <w:tcPr>
            <w:tcW w:w="236" w:type="dxa"/>
          </w:tcPr>
          <w:p w14:paraId="682AC682" w14:textId="77777777" w:rsidR="007476D6" w:rsidRPr="000536BB" w:rsidRDefault="007476D6" w:rsidP="000406A0">
            <w:pPr>
              <w:tabs>
                <w:tab w:val="decimal" w:pos="695"/>
              </w:tabs>
              <w:spacing w:line="240" w:lineRule="exact"/>
              <w:ind w:right="-18"/>
              <w:rPr>
                <w:rFonts w:ascii="CordiaUPC" w:hAnsi="CordiaUPC" w:cs="CordiaUPC"/>
                <w:sz w:val="26"/>
                <w:szCs w:val="26"/>
              </w:rPr>
            </w:pPr>
          </w:p>
        </w:tc>
        <w:tc>
          <w:tcPr>
            <w:tcW w:w="831" w:type="dxa"/>
            <w:vAlign w:val="bottom"/>
          </w:tcPr>
          <w:p w14:paraId="4C0E4BFB" w14:textId="77777777" w:rsidR="007476D6" w:rsidRPr="000536BB" w:rsidRDefault="007476D6" w:rsidP="000406A0">
            <w:pPr>
              <w:tabs>
                <w:tab w:val="decimal" w:pos="695"/>
              </w:tabs>
              <w:spacing w:line="240" w:lineRule="exact"/>
              <w:ind w:right="-18"/>
              <w:rPr>
                <w:rFonts w:ascii="CordiaUPC" w:hAnsi="CordiaUPC" w:cs="CordiaUPC"/>
                <w:sz w:val="26"/>
                <w:szCs w:val="26"/>
              </w:rPr>
            </w:pPr>
          </w:p>
        </w:tc>
        <w:tc>
          <w:tcPr>
            <w:tcW w:w="240" w:type="dxa"/>
          </w:tcPr>
          <w:p w14:paraId="5B85C575" w14:textId="77777777" w:rsidR="007476D6" w:rsidRPr="000536BB" w:rsidRDefault="007476D6" w:rsidP="000406A0">
            <w:pPr>
              <w:tabs>
                <w:tab w:val="decimal" w:pos="695"/>
              </w:tabs>
              <w:spacing w:line="240" w:lineRule="exact"/>
              <w:ind w:right="-18"/>
              <w:rPr>
                <w:rFonts w:ascii="CordiaUPC" w:hAnsi="CordiaUPC" w:cs="CordiaUPC"/>
                <w:sz w:val="26"/>
                <w:szCs w:val="26"/>
                <w:u w:val="single"/>
              </w:rPr>
            </w:pPr>
          </w:p>
        </w:tc>
        <w:tc>
          <w:tcPr>
            <w:tcW w:w="975" w:type="dxa"/>
          </w:tcPr>
          <w:p w14:paraId="35F4FB36" w14:textId="77777777" w:rsidR="007476D6" w:rsidRPr="000536BB" w:rsidRDefault="007476D6" w:rsidP="000406A0">
            <w:pPr>
              <w:tabs>
                <w:tab w:val="decimal" w:pos="695"/>
              </w:tabs>
              <w:spacing w:line="240" w:lineRule="exact"/>
              <w:ind w:right="-18"/>
              <w:rPr>
                <w:rFonts w:ascii="CordiaUPC" w:hAnsi="CordiaUPC" w:cs="CordiaUPC"/>
                <w:sz w:val="26"/>
                <w:szCs w:val="26"/>
                <w:u w:val="single"/>
              </w:rPr>
            </w:pPr>
          </w:p>
        </w:tc>
        <w:tc>
          <w:tcPr>
            <w:tcW w:w="238" w:type="dxa"/>
          </w:tcPr>
          <w:p w14:paraId="12561B11" w14:textId="77777777" w:rsidR="007476D6" w:rsidRPr="000536BB" w:rsidRDefault="007476D6" w:rsidP="000406A0">
            <w:pPr>
              <w:tabs>
                <w:tab w:val="decimal" w:pos="695"/>
              </w:tabs>
              <w:spacing w:line="240" w:lineRule="exact"/>
              <w:ind w:right="-18"/>
              <w:rPr>
                <w:rFonts w:ascii="CordiaUPC" w:hAnsi="CordiaUPC" w:cs="CordiaUPC"/>
                <w:sz w:val="26"/>
                <w:szCs w:val="26"/>
                <w:u w:val="single"/>
              </w:rPr>
            </w:pPr>
          </w:p>
        </w:tc>
        <w:tc>
          <w:tcPr>
            <w:tcW w:w="880" w:type="dxa"/>
            <w:vAlign w:val="bottom"/>
          </w:tcPr>
          <w:p w14:paraId="0C59037E" w14:textId="77777777" w:rsidR="007476D6" w:rsidRPr="000536BB" w:rsidRDefault="007476D6" w:rsidP="000406A0">
            <w:pPr>
              <w:tabs>
                <w:tab w:val="decimal" w:pos="695"/>
              </w:tabs>
              <w:spacing w:line="240" w:lineRule="exact"/>
              <w:ind w:right="-18"/>
              <w:rPr>
                <w:rFonts w:ascii="CordiaUPC" w:hAnsi="CordiaUPC" w:cs="CordiaUPC"/>
                <w:sz w:val="26"/>
                <w:szCs w:val="26"/>
              </w:rPr>
            </w:pPr>
          </w:p>
        </w:tc>
        <w:tc>
          <w:tcPr>
            <w:tcW w:w="237" w:type="dxa"/>
          </w:tcPr>
          <w:p w14:paraId="4DE7A19C" w14:textId="77777777" w:rsidR="007476D6" w:rsidRPr="000536BB" w:rsidRDefault="007476D6" w:rsidP="000406A0">
            <w:pPr>
              <w:tabs>
                <w:tab w:val="decimal" w:pos="695"/>
              </w:tabs>
              <w:spacing w:line="240" w:lineRule="exact"/>
              <w:ind w:right="-18"/>
              <w:rPr>
                <w:rFonts w:ascii="CordiaUPC" w:hAnsi="CordiaUPC" w:cs="CordiaUPC"/>
                <w:sz w:val="26"/>
                <w:szCs w:val="26"/>
              </w:rPr>
            </w:pPr>
          </w:p>
        </w:tc>
        <w:tc>
          <w:tcPr>
            <w:tcW w:w="879" w:type="dxa"/>
            <w:gridSpan w:val="2"/>
            <w:vAlign w:val="bottom"/>
          </w:tcPr>
          <w:p w14:paraId="4A2FB749" w14:textId="77777777" w:rsidR="007476D6" w:rsidRPr="000536BB" w:rsidRDefault="007476D6" w:rsidP="000406A0">
            <w:pPr>
              <w:tabs>
                <w:tab w:val="decimal" w:pos="695"/>
              </w:tabs>
              <w:spacing w:line="240" w:lineRule="exact"/>
              <w:ind w:right="-18"/>
              <w:rPr>
                <w:rFonts w:ascii="CordiaUPC" w:hAnsi="CordiaUPC" w:cs="CordiaUPC"/>
                <w:sz w:val="26"/>
                <w:szCs w:val="26"/>
              </w:rPr>
            </w:pPr>
          </w:p>
        </w:tc>
      </w:tr>
      <w:tr w:rsidR="008D071D" w:rsidRPr="000536BB" w14:paraId="7E4E4A4B" w14:textId="77777777" w:rsidTr="008D071D">
        <w:trPr>
          <w:cantSplit/>
          <w:trHeight w:val="80"/>
        </w:trPr>
        <w:tc>
          <w:tcPr>
            <w:tcW w:w="2781" w:type="dxa"/>
          </w:tcPr>
          <w:p w14:paraId="7EB11C0E" w14:textId="77777777" w:rsidR="008D071D" w:rsidRPr="000536BB" w:rsidRDefault="008D071D" w:rsidP="008D071D">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Cash </w:t>
            </w:r>
          </w:p>
        </w:tc>
        <w:tc>
          <w:tcPr>
            <w:tcW w:w="995" w:type="dxa"/>
          </w:tcPr>
          <w:p w14:paraId="6B8E388C" w14:textId="2E389AB0" w:rsidR="008D071D" w:rsidRPr="000536BB" w:rsidRDefault="008D071D" w:rsidP="008D071D">
            <w:pPr>
              <w:tabs>
                <w:tab w:val="decimal" w:pos="779"/>
              </w:tabs>
              <w:spacing w:line="240" w:lineRule="exact"/>
              <w:ind w:left="-135" w:right="-108"/>
              <w:rPr>
                <w:rFonts w:ascii="CordiaUPC" w:hAnsi="CordiaUPC" w:cs="CordiaUPC"/>
                <w:sz w:val="26"/>
                <w:szCs w:val="26"/>
                <w:lang w:bidi="th-TH"/>
              </w:rPr>
            </w:pPr>
            <w:r w:rsidRPr="00425E1B">
              <w:rPr>
                <w:rFonts w:ascii="CordiaUPC" w:hAnsi="CordiaUPC" w:cs="CordiaUPC"/>
                <w:sz w:val="26"/>
                <w:szCs w:val="26"/>
                <w:cs/>
              </w:rPr>
              <w:t>-</w:t>
            </w:r>
          </w:p>
        </w:tc>
        <w:tc>
          <w:tcPr>
            <w:tcW w:w="243" w:type="dxa"/>
          </w:tcPr>
          <w:p w14:paraId="4A1C4F9D"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tcPr>
          <w:p w14:paraId="3B272482" w14:textId="4C93160C" w:rsidR="008D071D" w:rsidRPr="000536BB" w:rsidRDefault="008D071D" w:rsidP="008D071D">
            <w:pPr>
              <w:tabs>
                <w:tab w:val="decimal" w:pos="700"/>
              </w:tabs>
              <w:spacing w:line="240" w:lineRule="exact"/>
              <w:ind w:left="-135" w:right="-108"/>
              <w:rPr>
                <w:rFonts w:ascii="CordiaUPC" w:hAnsi="CordiaUPC" w:cs="CordiaUPC"/>
                <w:sz w:val="26"/>
                <w:szCs w:val="26"/>
                <w:lang w:bidi="th-TH"/>
              </w:rPr>
            </w:pPr>
            <w:r w:rsidRPr="00425E1B">
              <w:rPr>
                <w:rFonts w:ascii="CordiaUPC" w:hAnsi="CordiaUPC" w:cs="CordiaUPC"/>
                <w:sz w:val="26"/>
                <w:szCs w:val="26"/>
                <w:cs/>
              </w:rPr>
              <w:t>-</w:t>
            </w:r>
          </w:p>
        </w:tc>
        <w:tc>
          <w:tcPr>
            <w:tcW w:w="236" w:type="dxa"/>
          </w:tcPr>
          <w:p w14:paraId="67B06D56"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tcPr>
          <w:p w14:paraId="765F5B79" w14:textId="41C1A878" w:rsidR="008D071D" w:rsidRPr="000536BB" w:rsidRDefault="008D071D" w:rsidP="008D071D">
            <w:pPr>
              <w:tabs>
                <w:tab w:val="decimal" w:pos="615"/>
              </w:tabs>
              <w:spacing w:line="240" w:lineRule="exact"/>
              <w:ind w:left="-135" w:right="-108"/>
              <w:rPr>
                <w:rFonts w:ascii="CordiaUPC" w:hAnsi="CordiaUPC" w:cs="CordiaUPC"/>
                <w:sz w:val="26"/>
                <w:szCs w:val="26"/>
                <w:lang w:bidi="th-TH"/>
              </w:rPr>
            </w:pPr>
            <w:r w:rsidRPr="00425E1B">
              <w:rPr>
                <w:rFonts w:ascii="CordiaUPC" w:hAnsi="CordiaUPC" w:cs="CordiaUPC"/>
                <w:sz w:val="26"/>
                <w:szCs w:val="26"/>
                <w:cs/>
              </w:rPr>
              <w:t>-</w:t>
            </w:r>
          </w:p>
        </w:tc>
        <w:tc>
          <w:tcPr>
            <w:tcW w:w="240" w:type="dxa"/>
          </w:tcPr>
          <w:p w14:paraId="43452BFD"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tcPr>
          <w:p w14:paraId="4FB56CA4" w14:textId="3D68E2D4" w:rsidR="008D071D" w:rsidRPr="000536BB" w:rsidRDefault="008D071D" w:rsidP="008D071D">
            <w:pPr>
              <w:tabs>
                <w:tab w:val="decimal" w:pos="700"/>
              </w:tabs>
              <w:spacing w:line="240" w:lineRule="exact"/>
              <w:ind w:left="-135" w:right="-108"/>
              <w:rPr>
                <w:rFonts w:ascii="CordiaUPC" w:hAnsi="CordiaUPC" w:cs="CordiaUPC"/>
                <w:sz w:val="26"/>
                <w:szCs w:val="26"/>
                <w:lang w:bidi="th-TH"/>
              </w:rPr>
            </w:pPr>
            <w:r w:rsidRPr="00425E1B">
              <w:rPr>
                <w:rFonts w:ascii="CordiaUPC" w:hAnsi="CordiaUPC" w:cs="CordiaUPC"/>
                <w:sz w:val="26"/>
                <w:szCs w:val="26"/>
                <w:cs/>
              </w:rPr>
              <w:t>-</w:t>
            </w:r>
          </w:p>
        </w:tc>
        <w:tc>
          <w:tcPr>
            <w:tcW w:w="238" w:type="dxa"/>
          </w:tcPr>
          <w:p w14:paraId="7E15A059"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tcPr>
          <w:p w14:paraId="1EB56F32" w14:textId="7BD2B3AE" w:rsidR="008D071D" w:rsidRPr="000536BB" w:rsidRDefault="008D071D" w:rsidP="008D071D">
            <w:pPr>
              <w:tabs>
                <w:tab w:val="decimal" w:pos="700"/>
              </w:tabs>
              <w:spacing w:line="240" w:lineRule="exact"/>
              <w:ind w:left="-135" w:right="-108"/>
              <w:rPr>
                <w:rFonts w:ascii="CordiaUPC" w:hAnsi="CordiaUPC" w:cs="CordiaUPC"/>
                <w:sz w:val="26"/>
                <w:szCs w:val="26"/>
                <w:lang w:bidi="th-TH"/>
              </w:rPr>
            </w:pPr>
            <w:r>
              <w:rPr>
                <w:rFonts w:ascii="CordiaUPC" w:hAnsi="CordiaUPC" w:cs="CordiaUPC"/>
                <w:sz w:val="26"/>
                <w:szCs w:val="26"/>
              </w:rPr>
              <w:t>16,088</w:t>
            </w:r>
          </w:p>
        </w:tc>
        <w:tc>
          <w:tcPr>
            <w:tcW w:w="237" w:type="dxa"/>
          </w:tcPr>
          <w:p w14:paraId="31778431"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tcPr>
          <w:p w14:paraId="51171A06" w14:textId="5D442427"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16,088</w:t>
            </w:r>
          </w:p>
        </w:tc>
      </w:tr>
      <w:tr w:rsidR="007476D6" w:rsidRPr="000536BB" w14:paraId="3747C1D6" w14:textId="77777777" w:rsidTr="008D071D">
        <w:trPr>
          <w:cantSplit/>
        </w:trPr>
        <w:tc>
          <w:tcPr>
            <w:tcW w:w="2781" w:type="dxa"/>
          </w:tcPr>
          <w:p w14:paraId="1C851197" w14:textId="77777777" w:rsidR="007476D6" w:rsidRPr="000536BB" w:rsidRDefault="007476D6" w:rsidP="000406A0">
            <w:pPr>
              <w:tabs>
                <w:tab w:val="left" w:pos="356"/>
              </w:tabs>
              <w:spacing w:line="24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38008886" w14:textId="77777777" w:rsidR="007476D6" w:rsidRPr="000536BB" w:rsidRDefault="007476D6" w:rsidP="000406A0">
            <w:pPr>
              <w:tabs>
                <w:tab w:val="decimal" w:pos="779"/>
              </w:tabs>
              <w:spacing w:line="240" w:lineRule="exact"/>
              <w:ind w:left="-135" w:right="-135"/>
              <w:rPr>
                <w:rFonts w:ascii="CordiaUPC" w:hAnsi="CordiaUPC" w:cs="CordiaUPC"/>
                <w:sz w:val="26"/>
                <w:szCs w:val="26"/>
              </w:rPr>
            </w:pPr>
          </w:p>
        </w:tc>
        <w:tc>
          <w:tcPr>
            <w:tcW w:w="243" w:type="dxa"/>
          </w:tcPr>
          <w:p w14:paraId="07825F24" w14:textId="77777777" w:rsidR="007476D6" w:rsidRPr="000536BB" w:rsidRDefault="007476D6" w:rsidP="000406A0">
            <w:pPr>
              <w:tabs>
                <w:tab w:val="decimal" w:pos="710"/>
              </w:tabs>
              <w:spacing w:line="240" w:lineRule="exact"/>
              <w:ind w:left="-135" w:right="162"/>
              <w:rPr>
                <w:rFonts w:ascii="CordiaUPC" w:hAnsi="CordiaUPC" w:cs="CordiaUPC"/>
                <w:sz w:val="26"/>
                <w:szCs w:val="26"/>
              </w:rPr>
            </w:pPr>
          </w:p>
        </w:tc>
        <w:tc>
          <w:tcPr>
            <w:tcW w:w="915" w:type="dxa"/>
            <w:vAlign w:val="bottom"/>
          </w:tcPr>
          <w:p w14:paraId="2F888F1E" w14:textId="77777777" w:rsidR="007476D6" w:rsidRPr="000536BB" w:rsidRDefault="007476D6" w:rsidP="000406A0">
            <w:pPr>
              <w:tabs>
                <w:tab w:val="decimal" w:pos="642"/>
              </w:tabs>
              <w:spacing w:line="240" w:lineRule="exact"/>
              <w:ind w:left="-135" w:right="-108"/>
              <w:rPr>
                <w:rFonts w:ascii="CordiaUPC" w:hAnsi="CordiaUPC" w:cs="CordiaUPC"/>
                <w:sz w:val="26"/>
                <w:szCs w:val="26"/>
              </w:rPr>
            </w:pPr>
          </w:p>
        </w:tc>
        <w:tc>
          <w:tcPr>
            <w:tcW w:w="236" w:type="dxa"/>
          </w:tcPr>
          <w:p w14:paraId="24E73DBA" w14:textId="77777777" w:rsidR="007476D6" w:rsidRPr="000536BB" w:rsidRDefault="007476D6" w:rsidP="000406A0">
            <w:pPr>
              <w:tabs>
                <w:tab w:val="decimal" w:pos="642"/>
              </w:tabs>
              <w:spacing w:line="240" w:lineRule="exact"/>
              <w:ind w:left="-135" w:right="162"/>
              <w:rPr>
                <w:rFonts w:ascii="CordiaUPC" w:hAnsi="CordiaUPC" w:cs="CordiaUPC"/>
                <w:sz w:val="26"/>
                <w:szCs w:val="26"/>
              </w:rPr>
            </w:pPr>
          </w:p>
        </w:tc>
        <w:tc>
          <w:tcPr>
            <w:tcW w:w="831" w:type="dxa"/>
            <w:vAlign w:val="bottom"/>
          </w:tcPr>
          <w:p w14:paraId="5637DB84" w14:textId="77777777" w:rsidR="007476D6" w:rsidRPr="000536BB" w:rsidRDefault="007476D6" w:rsidP="000406A0">
            <w:pPr>
              <w:tabs>
                <w:tab w:val="decimal" w:pos="615"/>
                <w:tab w:val="decimal" w:pos="642"/>
              </w:tabs>
              <w:spacing w:line="240" w:lineRule="exact"/>
              <w:ind w:left="-135" w:right="-18"/>
              <w:rPr>
                <w:rFonts w:ascii="CordiaUPC" w:hAnsi="CordiaUPC" w:cs="CordiaUPC"/>
                <w:sz w:val="26"/>
                <w:szCs w:val="26"/>
              </w:rPr>
            </w:pPr>
          </w:p>
        </w:tc>
        <w:tc>
          <w:tcPr>
            <w:tcW w:w="240" w:type="dxa"/>
          </w:tcPr>
          <w:p w14:paraId="37ED33B7" w14:textId="77777777" w:rsidR="007476D6" w:rsidRPr="000536BB" w:rsidRDefault="007476D6" w:rsidP="000406A0">
            <w:pPr>
              <w:tabs>
                <w:tab w:val="decimal" w:pos="710"/>
              </w:tabs>
              <w:spacing w:line="240" w:lineRule="exact"/>
              <w:ind w:left="-135" w:right="162"/>
              <w:rPr>
                <w:rFonts w:ascii="CordiaUPC" w:hAnsi="CordiaUPC" w:cs="CordiaUPC"/>
                <w:sz w:val="26"/>
                <w:szCs w:val="26"/>
                <w:lang w:val="en-US"/>
              </w:rPr>
            </w:pPr>
          </w:p>
        </w:tc>
        <w:tc>
          <w:tcPr>
            <w:tcW w:w="975" w:type="dxa"/>
          </w:tcPr>
          <w:p w14:paraId="21E5C860" w14:textId="77777777" w:rsidR="007476D6" w:rsidRPr="000536BB" w:rsidRDefault="007476D6" w:rsidP="000406A0">
            <w:pPr>
              <w:tabs>
                <w:tab w:val="decimal" w:pos="710"/>
              </w:tabs>
              <w:spacing w:line="240" w:lineRule="exact"/>
              <w:ind w:left="-135" w:right="-18"/>
              <w:rPr>
                <w:rFonts w:ascii="CordiaUPC" w:hAnsi="CordiaUPC" w:cs="CordiaUPC"/>
                <w:sz w:val="26"/>
                <w:szCs w:val="26"/>
              </w:rPr>
            </w:pPr>
          </w:p>
        </w:tc>
        <w:tc>
          <w:tcPr>
            <w:tcW w:w="238" w:type="dxa"/>
          </w:tcPr>
          <w:p w14:paraId="0744DD00" w14:textId="77777777" w:rsidR="007476D6" w:rsidRPr="000536BB" w:rsidRDefault="007476D6" w:rsidP="000406A0">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77DEFF78" w14:textId="77777777" w:rsidR="007476D6" w:rsidRPr="000536BB" w:rsidRDefault="007476D6" w:rsidP="000406A0">
            <w:pPr>
              <w:tabs>
                <w:tab w:val="decimal" w:pos="695"/>
              </w:tabs>
              <w:spacing w:line="240" w:lineRule="exact"/>
              <w:ind w:left="-135"/>
              <w:rPr>
                <w:rFonts w:ascii="CordiaUPC" w:hAnsi="CordiaUPC" w:cs="CordiaUPC"/>
                <w:sz w:val="26"/>
                <w:szCs w:val="26"/>
              </w:rPr>
            </w:pPr>
          </w:p>
        </w:tc>
        <w:tc>
          <w:tcPr>
            <w:tcW w:w="237" w:type="dxa"/>
          </w:tcPr>
          <w:p w14:paraId="40FBA0D2" w14:textId="77777777" w:rsidR="007476D6" w:rsidRPr="000536BB" w:rsidRDefault="007476D6" w:rsidP="000406A0">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10556671" w14:textId="77777777" w:rsidR="007476D6" w:rsidRPr="000536BB" w:rsidRDefault="007476D6" w:rsidP="000406A0">
            <w:pPr>
              <w:tabs>
                <w:tab w:val="decimal" w:pos="695"/>
              </w:tabs>
              <w:spacing w:line="240" w:lineRule="exact"/>
              <w:ind w:left="-135"/>
              <w:rPr>
                <w:rFonts w:ascii="CordiaUPC" w:hAnsi="CordiaUPC" w:cs="CordiaUPC"/>
                <w:sz w:val="26"/>
                <w:szCs w:val="26"/>
              </w:rPr>
            </w:pPr>
          </w:p>
        </w:tc>
      </w:tr>
      <w:tr w:rsidR="008D071D" w:rsidRPr="000536BB" w14:paraId="00DEE491" w14:textId="77777777" w:rsidTr="008D071D">
        <w:trPr>
          <w:cantSplit/>
        </w:trPr>
        <w:tc>
          <w:tcPr>
            <w:tcW w:w="2781" w:type="dxa"/>
          </w:tcPr>
          <w:p w14:paraId="56E3FED7" w14:textId="77777777" w:rsidR="008D071D" w:rsidRPr="000536BB" w:rsidRDefault="008D071D" w:rsidP="008D071D">
            <w:pPr>
              <w:tabs>
                <w:tab w:val="left" w:pos="356"/>
              </w:tabs>
              <w:spacing w:line="24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03B45E9E" w14:textId="78A39966" w:rsidR="008D071D" w:rsidRPr="000536BB" w:rsidRDefault="008D071D" w:rsidP="008D071D">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148,452</w:t>
            </w:r>
          </w:p>
        </w:tc>
        <w:tc>
          <w:tcPr>
            <w:tcW w:w="243" w:type="dxa"/>
          </w:tcPr>
          <w:p w14:paraId="399E8514"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tcPr>
          <w:p w14:paraId="11641427" w14:textId="3740E7B3"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972</w:t>
            </w:r>
          </w:p>
        </w:tc>
        <w:tc>
          <w:tcPr>
            <w:tcW w:w="236" w:type="dxa"/>
          </w:tcPr>
          <w:p w14:paraId="4765E55F"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tcPr>
          <w:p w14:paraId="2B1D591C" w14:textId="50058B6D" w:rsidR="008D071D" w:rsidRPr="000536BB" w:rsidRDefault="008D071D" w:rsidP="008D071D">
            <w:pPr>
              <w:tabs>
                <w:tab w:val="decimal" w:pos="615"/>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40" w:type="dxa"/>
          </w:tcPr>
          <w:p w14:paraId="1FF05AB8"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tcPr>
          <w:p w14:paraId="62D50CA0" w14:textId="7FC2C6C9"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8" w:type="dxa"/>
          </w:tcPr>
          <w:p w14:paraId="2252306A"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tcPr>
          <w:p w14:paraId="461827A0" w14:textId="6E510653"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20,251</w:t>
            </w:r>
          </w:p>
        </w:tc>
        <w:tc>
          <w:tcPr>
            <w:tcW w:w="237" w:type="dxa"/>
          </w:tcPr>
          <w:p w14:paraId="27B50C27"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tcPr>
          <w:p w14:paraId="67A004A4" w14:textId="356CA15A"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169,675</w:t>
            </w:r>
          </w:p>
        </w:tc>
      </w:tr>
      <w:tr w:rsidR="008D071D" w:rsidRPr="000536BB" w14:paraId="5C22A767" w14:textId="77777777" w:rsidTr="008D071D">
        <w:trPr>
          <w:cantSplit/>
        </w:trPr>
        <w:tc>
          <w:tcPr>
            <w:tcW w:w="2781" w:type="dxa"/>
          </w:tcPr>
          <w:p w14:paraId="01F3521E" w14:textId="77777777" w:rsidR="008D071D" w:rsidRPr="000536BB" w:rsidRDefault="008D071D" w:rsidP="008D071D">
            <w:pPr>
              <w:tabs>
                <w:tab w:val="left" w:pos="356"/>
              </w:tabs>
              <w:spacing w:line="240" w:lineRule="exact"/>
              <w:ind w:left="145" w:right="-108" w:hanging="163"/>
              <w:rPr>
                <w:rFonts w:ascii="CordiaUPC" w:hAnsi="CordiaUPC" w:cs="CordiaUPC"/>
                <w:sz w:val="26"/>
                <w:szCs w:val="26"/>
                <w:lang w:val="en-US"/>
              </w:rPr>
            </w:pPr>
            <w:r w:rsidRPr="000536BB">
              <w:rPr>
                <w:rFonts w:ascii="CordiaUPC" w:hAnsi="CordiaUPC" w:cs="CordiaUPC" w:hint="cs"/>
                <w:sz w:val="26"/>
                <w:szCs w:val="26"/>
                <w:lang w:val="en-US"/>
              </w:rPr>
              <w:t>Financial assets measured at fair value through profit or loss</w:t>
            </w:r>
          </w:p>
        </w:tc>
        <w:tc>
          <w:tcPr>
            <w:tcW w:w="995" w:type="dxa"/>
            <w:vAlign w:val="bottom"/>
          </w:tcPr>
          <w:p w14:paraId="6EA1E84B" w14:textId="2376D5A2" w:rsidR="008D071D" w:rsidRPr="000536BB" w:rsidRDefault="008D071D" w:rsidP="008D071D">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6,154</w:t>
            </w:r>
          </w:p>
        </w:tc>
        <w:tc>
          <w:tcPr>
            <w:tcW w:w="243" w:type="dxa"/>
            <w:vAlign w:val="bottom"/>
          </w:tcPr>
          <w:p w14:paraId="54596EB4"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vAlign w:val="bottom"/>
          </w:tcPr>
          <w:p w14:paraId="05F8DED0" w14:textId="78375D60"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cs/>
              </w:rPr>
              <w:t>-</w:t>
            </w:r>
          </w:p>
        </w:tc>
        <w:tc>
          <w:tcPr>
            <w:tcW w:w="236" w:type="dxa"/>
            <w:vAlign w:val="bottom"/>
          </w:tcPr>
          <w:p w14:paraId="378888DC"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vAlign w:val="bottom"/>
          </w:tcPr>
          <w:p w14:paraId="0BF73BB6" w14:textId="7F062AF3" w:rsidR="008D071D" w:rsidRPr="000536BB" w:rsidRDefault="008D071D" w:rsidP="008D071D">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26BA7C27"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vAlign w:val="bottom"/>
          </w:tcPr>
          <w:p w14:paraId="5B399F23" w14:textId="2AAAAEE1"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8" w:type="dxa"/>
            <w:vAlign w:val="bottom"/>
          </w:tcPr>
          <w:p w14:paraId="4C9AD9AE"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vAlign w:val="bottom"/>
          </w:tcPr>
          <w:p w14:paraId="6B9DCB7D" w14:textId="7103B84A"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37</w:t>
            </w:r>
            <w:r>
              <w:rPr>
                <w:rFonts w:ascii="CordiaUPC" w:hAnsi="CordiaUPC" w:cs="CordiaUPC"/>
                <w:sz w:val="26"/>
                <w:szCs w:val="26"/>
              </w:rPr>
              <w:t>9</w:t>
            </w:r>
          </w:p>
        </w:tc>
        <w:tc>
          <w:tcPr>
            <w:tcW w:w="237" w:type="dxa"/>
            <w:vAlign w:val="bottom"/>
          </w:tcPr>
          <w:p w14:paraId="1F946E1A"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C50A04F" w14:textId="36C1E4D2"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6,533</w:t>
            </w:r>
          </w:p>
        </w:tc>
      </w:tr>
      <w:tr w:rsidR="008D071D" w:rsidRPr="000536BB" w14:paraId="10A35854" w14:textId="77777777" w:rsidTr="008D071D">
        <w:trPr>
          <w:cantSplit/>
        </w:trPr>
        <w:tc>
          <w:tcPr>
            <w:tcW w:w="2781" w:type="dxa"/>
          </w:tcPr>
          <w:p w14:paraId="387CF6CE" w14:textId="77777777" w:rsidR="008D071D" w:rsidRPr="000536BB" w:rsidRDefault="008D071D" w:rsidP="008D071D">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color w:val="000000"/>
                <w:sz w:val="26"/>
                <w:szCs w:val="26"/>
              </w:rPr>
              <w:t xml:space="preserve">Investments, net </w:t>
            </w:r>
          </w:p>
        </w:tc>
        <w:tc>
          <w:tcPr>
            <w:tcW w:w="995" w:type="dxa"/>
          </w:tcPr>
          <w:p w14:paraId="2D151541" w14:textId="5B1C8F13" w:rsidR="008D071D" w:rsidRPr="000536BB" w:rsidRDefault="008D071D" w:rsidP="008D071D">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20,784</w:t>
            </w:r>
          </w:p>
        </w:tc>
        <w:tc>
          <w:tcPr>
            <w:tcW w:w="243" w:type="dxa"/>
          </w:tcPr>
          <w:p w14:paraId="1CDD1EFB"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tcPr>
          <w:p w14:paraId="69FA37C8" w14:textId="71A9AB0F"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35,960</w:t>
            </w:r>
          </w:p>
        </w:tc>
        <w:tc>
          <w:tcPr>
            <w:tcW w:w="236" w:type="dxa"/>
          </w:tcPr>
          <w:p w14:paraId="3F3AE120"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tcPr>
          <w:p w14:paraId="50DB70ED" w14:textId="15145284" w:rsidR="008D071D" w:rsidRPr="000536BB" w:rsidRDefault="008D071D" w:rsidP="008D071D">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103,850</w:t>
            </w:r>
          </w:p>
        </w:tc>
        <w:tc>
          <w:tcPr>
            <w:tcW w:w="240" w:type="dxa"/>
          </w:tcPr>
          <w:p w14:paraId="0D8807F2"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tcPr>
          <w:p w14:paraId="36A58C35" w14:textId="47AE535E"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1,260</w:t>
            </w:r>
          </w:p>
        </w:tc>
        <w:tc>
          <w:tcPr>
            <w:tcW w:w="238" w:type="dxa"/>
          </w:tcPr>
          <w:p w14:paraId="08009710"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tcPr>
          <w:p w14:paraId="19AFF112" w14:textId="05C10695"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976</w:t>
            </w:r>
          </w:p>
        </w:tc>
        <w:tc>
          <w:tcPr>
            <w:tcW w:w="237" w:type="dxa"/>
          </w:tcPr>
          <w:p w14:paraId="0DBFF21E"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tcPr>
          <w:p w14:paraId="17B833AE" w14:textId="592635E7"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162,830</w:t>
            </w:r>
          </w:p>
        </w:tc>
      </w:tr>
      <w:tr w:rsidR="008D071D" w:rsidRPr="000536BB" w14:paraId="4062F38F" w14:textId="77777777" w:rsidTr="008D071D">
        <w:trPr>
          <w:cantSplit/>
        </w:trPr>
        <w:tc>
          <w:tcPr>
            <w:tcW w:w="2781" w:type="dxa"/>
          </w:tcPr>
          <w:p w14:paraId="6580583E" w14:textId="77777777" w:rsidR="008D071D" w:rsidRPr="000536BB" w:rsidRDefault="008D071D" w:rsidP="008D071D">
            <w:pPr>
              <w:tabs>
                <w:tab w:val="left" w:pos="266"/>
              </w:tabs>
              <w:spacing w:line="24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Investments in subsidiaries and  </w:t>
            </w:r>
          </w:p>
          <w:p w14:paraId="07C6388A" w14:textId="77777777" w:rsidR="008D071D" w:rsidRPr="000536BB" w:rsidRDefault="008D071D" w:rsidP="008D071D">
            <w:pPr>
              <w:tabs>
                <w:tab w:val="left" w:pos="266"/>
              </w:tabs>
              <w:spacing w:line="24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    associate, net</w:t>
            </w:r>
          </w:p>
        </w:tc>
        <w:tc>
          <w:tcPr>
            <w:tcW w:w="995" w:type="dxa"/>
            <w:vAlign w:val="bottom"/>
          </w:tcPr>
          <w:p w14:paraId="5A73BCD4" w14:textId="30DD2A6D" w:rsidR="008D071D" w:rsidRPr="000536BB" w:rsidRDefault="008D071D" w:rsidP="008D071D">
            <w:pPr>
              <w:tabs>
                <w:tab w:val="decimal" w:pos="779"/>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43" w:type="dxa"/>
            <w:vAlign w:val="bottom"/>
          </w:tcPr>
          <w:p w14:paraId="252001C9"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vAlign w:val="bottom"/>
          </w:tcPr>
          <w:p w14:paraId="57F13DA8" w14:textId="2FB17290"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6" w:type="dxa"/>
            <w:vAlign w:val="bottom"/>
          </w:tcPr>
          <w:p w14:paraId="5CD7345D"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vAlign w:val="bottom"/>
          </w:tcPr>
          <w:p w14:paraId="4700C7ED" w14:textId="4584C56B" w:rsidR="008D071D" w:rsidRPr="000536BB" w:rsidRDefault="008D071D" w:rsidP="008D071D">
            <w:pPr>
              <w:tabs>
                <w:tab w:val="decimal" w:pos="615"/>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40" w:type="dxa"/>
            <w:vAlign w:val="bottom"/>
          </w:tcPr>
          <w:p w14:paraId="04029768"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vAlign w:val="bottom"/>
          </w:tcPr>
          <w:p w14:paraId="72772F1E" w14:textId="1196822D"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8" w:type="dxa"/>
            <w:vAlign w:val="bottom"/>
          </w:tcPr>
          <w:p w14:paraId="615796E5"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vAlign w:val="bottom"/>
          </w:tcPr>
          <w:p w14:paraId="7844B8EA" w14:textId="560CA5D4"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8,676</w:t>
            </w:r>
          </w:p>
        </w:tc>
        <w:tc>
          <w:tcPr>
            <w:tcW w:w="237" w:type="dxa"/>
            <w:vAlign w:val="bottom"/>
          </w:tcPr>
          <w:p w14:paraId="7F76CE28"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BCFDD21" w14:textId="3E4299AC" w:rsidR="008D071D" w:rsidRPr="000536BB" w:rsidRDefault="008D071D" w:rsidP="008D071D">
            <w:pPr>
              <w:tabs>
                <w:tab w:val="decimal" w:pos="700"/>
              </w:tabs>
              <w:spacing w:line="240" w:lineRule="exact"/>
              <w:ind w:right="-108"/>
              <w:rPr>
                <w:rFonts w:ascii="CordiaUPC" w:hAnsi="CordiaUPC" w:cs="CordiaUPC"/>
                <w:sz w:val="26"/>
                <w:szCs w:val="26"/>
              </w:rPr>
            </w:pPr>
            <w:r>
              <w:rPr>
                <w:rFonts w:ascii="CordiaUPC" w:hAnsi="CordiaUPC" w:cs="CordiaUPC"/>
                <w:sz w:val="26"/>
                <w:szCs w:val="26"/>
              </w:rPr>
              <w:t>8,676</w:t>
            </w:r>
          </w:p>
        </w:tc>
      </w:tr>
      <w:tr w:rsidR="008D071D" w:rsidRPr="000536BB" w14:paraId="4A3F8207" w14:textId="77777777" w:rsidTr="008D071D">
        <w:trPr>
          <w:cantSplit/>
        </w:trPr>
        <w:tc>
          <w:tcPr>
            <w:tcW w:w="2781" w:type="dxa"/>
          </w:tcPr>
          <w:p w14:paraId="2F26941C" w14:textId="77777777" w:rsidR="008D071D" w:rsidRPr="000536BB" w:rsidRDefault="008D071D" w:rsidP="008D071D">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Loans to customers net of</w:t>
            </w:r>
          </w:p>
          <w:p w14:paraId="760CC3DF" w14:textId="77777777" w:rsidR="008D071D" w:rsidRPr="000536BB" w:rsidRDefault="008D071D" w:rsidP="008D071D">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   deferred revenue</w:t>
            </w:r>
          </w:p>
        </w:tc>
        <w:tc>
          <w:tcPr>
            <w:tcW w:w="995" w:type="dxa"/>
            <w:vAlign w:val="bottom"/>
          </w:tcPr>
          <w:p w14:paraId="62C329B6" w14:textId="43865745" w:rsidR="008D071D" w:rsidRPr="000536BB" w:rsidRDefault="008D071D" w:rsidP="008D071D">
            <w:pPr>
              <w:tabs>
                <w:tab w:val="decimal" w:pos="779"/>
              </w:tabs>
              <w:spacing w:line="240" w:lineRule="exact"/>
              <w:ind w:left="-135" w:right="-108"/>
              <w:rPr>
                <w:rFonts w:ascii="CordiaUPC" w:hAnsi="CordiaUPC" w:cs="CordiaUPC"/>
                <w:sz w:val="26"/>
                <w:szCs w:val="26"/>
                <w:lang w:val="en-US" w:bidi="th-TH"/>
              </w:rPr>
            </w:pPr>
            <w:r>
              <w:rPr>
                <w:rFonts w:ascii="CordiaUPC" w:hAnsi="CordiaUPC" w:cs="CordiaUPC"/>
                <w:sz w:val="26"/>
                <w:szCs w:val="26"/>
              </w:rPr>
              <w:t>600,256</w:t>
            </w:r>
          </w:p>
        </w:tc>
        <w:tc>
          <w:tcPr>
            <w:tcW w:w="243" w:type="dxa"/>
            <w:vAlign w:val="bottom"/>
          </w:tcPr>
          <w:p w14:paraId="742413F0"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vAlign w:val="bottom"/>
          </w:tcPr>
          <w:p w14:paraId="271DE2D0" w14:textId="13CEC29E"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81,859</w:t>
            </w:r>
          </w:p>
        </w:tc>
        <w:tc>
          <w:tcPr>
            <w:tcW w:w="236" w:type="dxa"/>
            <w:vAlign w:val="bottom"/>
          </w:tcPr>
          <w:p w14:paraId="40930C85"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vAlign w:val="bottom"/>
          </w:tcPr>
          <w:p w14:paraId="645424AE" w14:textId="7E0CE4FC" w:rsidR="008D071D" w:rsidRPr="000536BB" w:rsidRDefault="008D071D" w:rsidP="008D071D">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623,323</w:t>
            </w:r>
          </w:p>
        </w:tc>
        <w:tc>
          <w:tcPr>
            <w:tcW w:w="240" w:type="dxa"/>
            <w:vAlign w:val="bottom"/>
          </w:tcPr>
          <w:p w14:paraId="0B10034D"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vAlign w:val="bottom"/>
          </w:tcPr>
          <w:p w14:paraId="005B5D85" w14:textId="4FB9A396"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43,542</w:t>
            </w:r>
          </w:p>
        </w:tc>
        <w:tc>
          <w:tcPr>
            <w:tcW w:w="238" w:type="dxa"/>
            <w:vAlign w:val="bottom"/>
          </w:tcPr>
          <w:p w14:paraId="4C1F61CD"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vAlign w:val="bottom"/>
          </w:tcPr>
          <w:p w14:paraId="6AF7CEF0" w14:textId="1FC59E11"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9,786</w:t>
            </w:r>
          </w:p>
        </w:tc>
        <w:tc>
          <w:tcPr>
            <w:tcW w:w="237" w:type="dxa"/>
            <w:vAlign w:val="bottom"/>
          </w:tcPr>
          <w:p w14:paraId="3FCAB0C4"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DEC387A" w14:textId="7B4DAD37"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1,358,766</w:t>
            </w:r>
          </w:p>
        </w:tc>
      </w:tr>
      <w:tr w:rsidR="00403FAA" w:rsidRPr="000536BB" w14:paraId="4C8FC346" w14:textId="77777777" w:rsidTr="00CD7005">
        <w:trPr>
          <w:cantSplit/>
        </w:trPr>
        <w:tc>
          <w:tcPr>
            <w:tcW w:w="2781" w:type="dxa"/>
          </w:tcPr>
          <w:p w14:paraId="016C1AFE" w14:textId="77777777" w:rsidR="00403FAA" w:rsidRPr="000536BB" w:rsidRDefault="00403FAA" w:rsidP="00403FAA">
            <w:pPr>
              <w:tabs>
                <w:tab w:val="left" w:pos="356"/>
              </w:tabs>
              <w:spacing w:line="240" w:lineRule="exact"/>
              <w:ind w:right="9"/>
              <w:rPr>
                <w:rFonts w:ascii="CordiaUPC" w:hAnsi="CordiaUPC" w:cs="CordiaUPC"/>
                <w:sz w:val="26"/>
                <w:szCs w:val="26"/>
                <w:lang w:val="en-US"/>
              </w:rPr>
            </w:pPr>
            <w:r w:rsidRPr="000536BB">
              <w:rPr>
                <w:rFonts w:ascii="CordiaUPC" w:hAnsi="CordiaUPC" w:cs="CordiaUPC" w:hint="cs"/>
                <w:sz w:val="26"/>
                <w:szCs w:val="26"/>
                <w:lang w:val="en-US"/>
              </w:rPr>
              <w:t>Other financial assets - net</w:t>
            </w:r>
          </w:p>
        </w:tc>
        <w:tc>
          <w:tcPr>
            <w:tcW w:w="995" w:type="dxa"/>
            <w:vAlign w:val="bottom"/>
          </w:tcPr>
          <w:p w14:paraId="2B542A96" w14:textId="4AE1C935" w:rsidR="00403FAA" w:rsidRPr="000536BB" w:rsidRDefault="00403FAA" w:rsidP="00403FAA">
            <w:pPr>
              <w:tabs>
                <w:tab w:val="decimal" w:pos="779"/>
              </w:tabs>
              <w:spacing w:line="240" w:lineRule="exact"/>
              <w:ind w:left="-130" w:right="-86"/>
              <w:rPr>
                <w:rFonts w:ascii="CordiaUPC" w:hAnsi="CordiaUPC" w:cs="CordiaUPC"/>
                <w:sz w:val="26"/>
                <w:szCs w:val="26"/>
                <w:lang w:val="en-US"/>
              </w:rPr>
            </w:pPr>
            <w:r>
              <w:rPr>
                <w:rFonts w:ascii="CordiaUPC" w:hAnsi="CordiaUPC" w:cs="CordiaUPC"/>
                <w:sz w:val="26"/>
                <w:szCs w:val="26"/>
              </w:rPr>
              <w:t>2,963</w:t>
            </w:r>
          </w:p>
        </w:tc>
        <w:tc>
          <w:tcPr>
            <w:tcW w:w="243" w:type="dxa"/>
            <w:vAlign w:val="bottom"/>
          </w:tcPr>
          <w:p w14:paraId="56F28BB1"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31E5EA6B" w14:textId="52F0C334" w:rsidR="00403FAA" w:rsidRPr="000536BB" w:rsidRDefault="00403FAA" w:rsidP="00403FAA">
            <w:pPr>
              <w:tabs>
                <w:tab w:val="decimal" w:pos="700"/>
              </w:tabs>
              <w:spacing w:line="240" w:lineRule="exact"/>
              <w:ind w:left="-130" w:right="-86"/>
              <w:rPr>
                <w:rFonts w:ascii="CordiaUPC" w:hAnsi="CordiaUPC" w:cs="CordiaUPC"/>
                <w:sz w:val="26"/>
                <w:szCs w:val="26"/>
                <w:lang w:val="en-US"/>
              </w:rPr>
            </w:pPr>
            <w:r w:rsidRPr="00425E1B">
              <w:rPr>
                <w:rFonts w:ascii="CordiaUPC" w:hAnsi="CordiaUPC" w:cs="CordiaUPC"/>
                <w:sz w:val="26"/>
                <w:szCs w:val="26"/>
              </w:rPr>
              <w:t>-</w:t>
            </w:r>
          </w:p>
        </w:tc>
        <w:tc>
          <w:tcPr>
            <w:tcW w:w="236" w:type="dxa"/>
            <w:vAlign w:val="bottom"/>
          </w:tcPr>
          <w:p w14:paraId="5C5ED63F"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3D4E24C0" w14:textId="797D90A2" w:rsidR="00403FAA" w:rsidRPr="000536BB" w:rsidRDefault="00403FAA" w:rsidP="00403FAA">
            <w:pPr>
              <w:tabs>
                <w:tab w:val="decimal" w:pos="615"/>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40" w:type="dxa"/>
            <w:vAlign w:val="bottom"/>
          </w:tcPr>
          <w:p w14:paraId="79E4A8DF"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542F6C05" w14:textId="61228286" w:rsidR="00403FAA" w:rsidRPr="000536BB" w:rsidRDefault="00403FAA" w:rsidP="00403FAA">
            <w:pPr>
              <w:tabs>
                <w:tab w:val="decimal" w:pos="700"/>
              </w:tabs>
              <w:spacing w:line="240" w:lineRule="exact"/>
              <w:ind w:left="-130" w:right="-86"/>
              <w:rPr>
                <w:rFonts w:ascii="CordiaUPC" w:hAnsi="CordiaUPC" w:cs="CordiaUPC"/>
                <w:sz w:val="26"/>
                <w:szCs w:val="26"/>
                <w:lang w:val="en-US"/>
              </w:rPr>
            </w:pPr>
            <w:r w:rsidRPr="00425E1B">
              <w:rPr>
                <w:rFonts w:ascii="CordiaUPC" w:hAnsi="CordiaUPC" w:cs="CordiaUPC"/>
                <w:sz w:val="26"/>
                <w:szCs w:val="26"/>
              </w:rPr>
              <w:t>-</w:t>
            </w:r>
          </w:p>
        </w:tc>
        <w:tc>
          <w:tcPr>
            <w:tcW w:w="238" w:type="dxa"/>
            <w:vAlign w:val="bottom"/>
          </w:tcPr>
          <w:p w14:paraId="3A4FE325"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25C9C86D" w14:textId="03F62946" w:rsidR="00403FAA" w:rsidRPr="000536BB" w:rsidRDefault="00403FAA" w:rsidP="00403FAA">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5,058</w:t>
            </w:r>
          </w:p>
        </w:tc>
        <w:tc>
          <w:tcPr>
            <w:tcW w:w="237" w:type="dxa"/>
            <w:vAlign w:val="bottom"/>
          </w:tcPr>
          <w:p w14:paraId="491ACA19"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23C80C62" w14:textId="159A06B3" w:rsidR="00403FAA" w:rsidRPr="000536BB" w:rsidRDefault="00403FAA" w:rsidP="00403FAA">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8,021</w:t>
            </w:r>
          </w:p>
        </w:tc>
      </w:tr>
      <w:tr w:rsidR="00403FAA" w:rsidRPr="000536BB" w14:paraId="53D7408D" w14:textId="77777777" w:rsidTr="008D071D">
        <w:trPr>
          <w:cantSplit/>
        </w:trPr>
        <w:tc>
          <w:tcPr>
            <w:tcW w:w="2781" w:type="dxa"/>
          </w:tcPr>
          <w:p w14:paraId="42432CB2" w14:textId="77777777" w:rsidR="00403FAA" w:rsidRPr="000536BB" w:rsidRDefault="00403FAA" w:rsidP="00403FAA">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26168175" w14:textId="50FFB135" w:rsidR="00403FAA" w:rsidRPr="000536BB" w:rsidRDefault="00403FAA" w:rsidP="00403FAA">
            <w:pPr>
              <w:tabs>
                <w:tab w:val="decimal" w:pos="779"/>
              </w:tabs>
              <w:spacing w:line="240" w:lineRule="exact"/>
              <w:ind w:left="-130" w:right="-86"/>
              <w:rPr>
                <w:rFonts w:ascii="CordiaUPC" w:hAnsi="CordiaUPC" w:cs="CordiaUPC"/>
                <w:b/>
                <w:bCs/>
                <w:sz w:val="26"/>
                <w:szCs w:val="26"/>
                <w:lang w:val="en-US"/>
              </w:rPr>
            </w:pPr>
            <w:r>
              <w:rPr>
                <w:rFonts w:ascii="CordiaUPC" w:hAnsi="CordiaUPC" w:cs="CordiaUPC"/>
                <w:b/>
                <w:bCs/>
                <w:sz w:val="26"/>
                <w:szCs w:val="26"/>
              </w:rPr>
              <w:t>778,609</w:t>
            </w:r>
          </w:p>
        </w:tc>
        <w:tc>
          <w:tcPr>
            <w:tcW w:w="243" w:type="dxa"/>
          </w:tcPr>
          <w:p w14:paraId="48712258"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373F76B1" w14:textId="7C3E1039"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118,791</w:t>
            </w:r>
          </w:p>
        </w:tc>
        <w:tc>
          <w:tcPr>
            <w:tcW w:w="236" w:type="dxa"/>
          </w:tcPr>
          <w:p w14:paraId="18B92D49"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130AF9DA" w14:textId="74014FF8" w:rsidR="00403FAA" w:rsidRPr="000536BB" w:rsidRDefault="00403FAA" w:rsidP="00403FAA">
            <w:pPr>
              <w:tabs>
                <w:tab w:val="decimal" w:pos="615"/>
              </w:tabs>
              <w:spacing w:line="240" w:lineRule="exact"/>
              <w:ind w:left="-130" w:right="-86"/>
              <w:rPr>
                <w:rFonts w:ascii="CordiaUPC" w:hAnsi="CordiaUPC" w:cs="CordiaUPC"/>
                <w:b/>
                <w:bCs/>
                <w:sz w:val="26"/>
                <w:szCs w:val="26"/>
                <w:lang w:val="en-US"/>
              </w:rPr>
            </w:pPr>
            <w:r>
              <w:rPr>
                <w:rFonts w:ascii="CordiaUPC" w:hAnsi="CordiaUPC" w:cs="CordiaUPC"/>
                <w:b/>
                <w:bCs/>
                <w:sz w:val="26"/>
                <w:szCs w:val="26"/>
              </w:rPr>
              <w:t>727,173</w:t>
            </w:r>
          </w:p>
        </w:tc>
        <w:tc>
          <w:tcPr>
            <w:tcW w:w="240" w:type="dxa"/>
          </w:tcPr>
          <w:p w14:paraId="271FD9BE"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0BF114AF" w14:textId="7165C145"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44,802</w:t>
            </w:r>
          </w:p>
        </w:tc>
        <w:tc>
          <w:tcPr>
            <w:tcW w:w="238" w:type="dxa"/>
          </w:tcPr>
          <w:p w14:paraId="3AB33C11"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09141E63" w14:textId="67B46EB9"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61,214</w:t>
            </w:r>
          </w:p>
        </w:tc>
        <w:tc>
          <w:tcPr>
            <w:tcW w:w="237" w:type="dxa"/>
          </w:tcPr>
          <w:p w14:paraId="63DE7702"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688866A9" w14:textId="10089663"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1,730,589</w:t>
            </w:r>
          </w:p>
        </w:tc>
      </w:tr>
      <w:tr w:rsidR="007476D6" w:rsidRPr="000536BB" w14:paraId="4A49F253" w14:textId="77777777" w:rsidTr="008D071D">
        <w:trPr>
          <w:cantSplit/>
        </w:trPr>
        <w:tc>
          <w:tcPr>
            <w:tcW w:w="2781" w:type="dxa"/>
          </w:tcPr>
          <w:p w14:paraId="03D4554A" w14:textId="77777777" w:rsidR="007476D6" w:rsidRPr="000536BB" w:rsidRDefault="007476D6" w:rsidP="000406A0">
            <w:pPr>
              <w:tabs>
                <w:tab w:val="left" w:pos="266"/>
              </w:tabs>
              <w:spacing w:line="24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03D8B939" w14:textId="77777777" w:rsidR="007476D6" w:rsidRPr="000536BB" w:rsidRDefault="007476D6" w:rsidP="000406A0">
            <w:pPr>
              <w:tabs>
                <w:tab w:val="decimal" w:pos="779"/>
              </w:tabs>
              <w:spacing w:line="240" w:lineRule="exact"/>
              <w:ind w:left="-135" w:right="-90"/>
              <w:rPr>
                <w:rFonts w:ascii="CordiaUPC" w:hAnsi="CordiaUPC" w:cs="CordiaUPC"/>
                <w:sz w:val="26"/>
                <w:szCs w:val="26"/>
                <w:lang w:val="en-US"/>
              </w:rPr>
            </w:pPr>
          </w:p>
        </w:tc>
        <w:tc>
          <w:tcPr>
            <w:tcW w:w="243" w:type="dxa"/>
          </w:tcPr>
          <w:p w14:paraId="2C46822C" w14:textId="77777777" w:rsidR="007476D6" w:rsidRPr="000536BB" w:rsidRDefault="007476D6" w:rsidP="000406A0">
            <w:pPr>
              <w:tabs>
                <w:tab w:val="decimal" w:pos="710"/>
              </w:tabs>
              <w:spacing w:line="24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27FC89E2" w14:textId="77777777" w:rsidR="007476D6" w:rsidRPr="000536BB" w:rsidRDefault="007476D6" w:rsidP="000406A0">
            <w:pPr>
              <w:tabs>
                <w:tab w:val="decimal" w:pos="642"/>
              </w:tabs>
              <w:spacing w:line="240" w:lineRule="exact"/>
              <w:ind w:left="-135" w:right="-90"/>
              <w:rPr>
                <w:rFonts w:ascii="CordiaUPC" w:hAnsi="CordiaUPC" w:cs="CordiaUPC"/>
                <w:sz w:val="26"/>
                <w:szCs w:val="26"/>
                <w:lang w:val="en-US"/>
              </w:rPr>
            </w:pPr>
          </w:p>
        </w:tc>
        <w:tc>
          <w:tcPr>
            <w:tcW w:w="236" w:type="dxa"/>
          </w:tcPr>
          <w:p w14:paraId="1E4269E9" w14:textId="77777777" w:rsidR="007476D6" w:rsidRPr="000536BB" w:rsidRDefault="007476D6" w:rsidP="000406A0">
            <w:pPr>
              <w:tabs>
                <w:tab w:val="decimal" w:pos="642"/>
              </w:tabs>
              <w:spacing w:line="24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74E5DC12" w14:textId="77777777" w:rsidR="007476D6" w:rsidRPr="000536BB" w:rsidRDefault="007476D6" w:rsidP="000406A0">
            <w:pPr>
              <w:tabs>
                <w:tab w:val="decimal" w:pos="615"/>
                <w:tab w:val="decimal" w:pos="642"/>
              </w:tabs>
              <w:spacing w:line="240" w:lineRule="exact"/>
              <w:ind w:left="-135" w:right="-90"/>
              <w:rPr>
                <w:rFonts w:ascii="CordiaUPC" w:hAnsi="CordiaUPC" w:cs="CordiaUPC"/>
                <w:sz w:val="26"/>
                <w:szCs w:val="26"/>
                <w:lang w:val="en-US"/>
              </w:rPr>
            </w:pPr>
          </w:p>
        </w:tc>
        <w:tc>
          <w:tcPr>
            <w:tcW w:w="240" w:type="dxa"/>
          </w:tcPr>
          <w:p w14:paraId="313882DF" w14:textId="77777777" w:rsidR="007476D6" w:rsidRPr="000536BB" w:rsidRDefault="007476D6" w:rsidP="000406A0">
            <w:pPr>
              <w:tabs>
                <w:tab w:val="decimal" w:pos="710"/>
              </w:tabs>
              <w:spacing w:line="240" w:lineRule="exact"/>
              <w:ind w:left="-135" w:right="-90"/>
              <w:rPr>
                <w:rFonts w:ascii="CordiaUPC" w:hAnsi="CordiaUPC" w:cs="CordiaUPC"/>
                <w:sz w:val="26"/>
                <w:szCs w:val="26"/>
                <w:lang w:val="en-US"/>
              </w:rPr>
            </w:pPr>
          </w:p>
        </w:tc>
        <w:tc>
          <w:tcPr>
            <w:tcW w:w="975" w:type="dxa"/>
            <w:tcBorders>
              <w:top w:val="double" w:sz="4" w:space="0" w:color="auto"/>
            </w:tcBorders>
          </w:tcPr>
          <w:p w14:paraId="600160E1" w14:textId="77777777" w:rsidR="007476D6" w:rsidRPr="000536BB" w:rsidRDefault="007476D6" w:rsidP="000406A0">
            <w:pPr>
              <w:tabs>
                <w:tab w:val="decimal" w:pos="710"/>
              </w:tabs>
              <w:spacing w:line="240" w:lineRule="exact"/>
              <w:ind w:left="-135" w:right="-90"/>
              <w:rPr>
                <w:rFonts w:ascii="CordiaUPC" w:hAnsi="CordiaUPC" w:cs="CordiaUPC"/>
                <w:sz w:val="26"/>
                <w:szCs w:val="26"/>
                <w:lang w:val="en-US"/>
              </w:rPr>
            </w:pPr>
          </w:p>
        </w:tc>
        <w:tc>
          <w:tcPr>
            <w:tcW w:w="238" w:type="dxa"/>
          </w:tcPr>
          <w:p w14:paraId="2FEE7699" w14:textId="77777777" w:rsidR="007476D6" w:rsidRPr="000536BB" w:rsidRDefault="007476D6" w:rsidP="000406A0">
            <w:pPr>
              <w:tabs>
                <w:tab w:val="decimal" w:pos="695"/>
              </w:tabs>
              <w:spacing w:line="24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6A48A3C5" w14:textId="77777777" w:rsidR="007476D6" w:rsidRPr="000536BB" w:rsidRDefault="007476D6" w:rsidP="000406A0">
            <w:pPr>
              <w:tabs>
                <w:tab w:val="decimal" w:pos="695"/>
              </w:tabs>
              <w:spacing w:line="240" w:lineRule="exact"/>
              <w:ind w:left="-135" w:right="-90"/>
              <w:rPr>
                <w:rFonts w:ascii="CordiaUPC" w:hAnsi="CordiaUPC" w:cs="CordiaUPC"/>
                <w:sz w:val="26"/>
                <w:szCs w:val="26"/>
                <w:lang w:val="en-US"/>
              </w:rPr>
            </w:pPr>
          </w:p>
        </w:tc>
        <w:tc>
          <w:tcPr>
            <w:tcW w:w="237" w:type="dxa"/>
          </w:tcPr>
          <w:p w14:paraId="7FBFB4BF" w14:textId="77777777" w:rsidR="007476D6" w:rsidRPr="000536BB" w:rsidRDefault="007476D6" w:rsidP="000406A0">
            <w:pPr>
              <w:tabs>
                <w:tab w:val="decimal" w:pos="695"/>
              </w:tabs>
              <w:spacing w:line="24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78861113" w14:textId="77777777" w:rsidR="007476D6" w:rsidRPr="000536BB" w:rsidRDefault="007476D6" w:rsidP="000406A0">
            <w:pPr>
              <w:tabs>
                <w:tab w:val="decimal" w:pos="695"/>
              </w:tabs>
              <w:spacing w:line="240" w:lineRule="exact"/>
              <w:ind w:left="-135" w:right="-90"/>
              <w:rPr>
                <w:rFonts w:ascii="CordiaUPC" w:hAnsi="CordiaUPC" w:cs="CordiaUPC"/>
                <w:sz w:val="26"/>
                <w:szCs w:val="26"/>
                <w:lang w:val="en-US"/>
              </w:rPr>
            </w:pPr>
          </w:p>
        </w:tc>
      </w:tr>
      <w:tr w:rsidR="007476D6" w:rsidRPr="000536BB" w14:paraId="1C5378FA" w14:textId="77777777" w:rsidTr="008D071D">
        <w:trPr>
          <w:cantSplit/>
        </w:trPr>
        <w:tc>
          <w:tcPr>
            <w:tcW w:w="2781" w:type="dxa"/>
          </w:tcPr>
          <w:p w14:paraId="11E22DB3" w14:textId="77777777" w:rsidR="007476D6" w:rsidRPr="000536BB" w:rsidRDefault="007476D6" w:rsidP="000406A0">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liabilities</w:t>
            </w:r>
          </w:p>
        </w:tc>
        <w:tc>
          <w:tcPr>
            <w:tcW w:w="995" w:type="dxa"/>
            <w:vAlign w:val="bottom"/>
          </w:tcPr>
          <w:p w14:paraId="2CFFF3CF" w14:textId="77777777" w:rsidR="007476D6" w:rsidRPr="000536BB" w:rsidRDefault="007476D6" w:rsidP="000406A0">
            <w:pPr>
              <w:tabs>
                <w:tab w:val="decimal" w:pos="779"/>
              </w:tabs>
              <w:spacing w:line="240" w:lineRule="exact"/>
              <w:ind w:left="-135" w:right="-90"/>
              <w:rPr>
                <w:rFonts w:ascii="CordiaUPC" w:hAnsi="CordiaUPC" w:cs="CordiaUPC"/>
                <w:sz w:val="26"/>
                <w:szCs w:val="26"/>
              </w:rPr>
            </w:pPr>
          </w:p>
        </w:tc>
        <w:tc>
          <w:tcPr>
            <w:tcW w:w="243" w:type="dxa"/>
          </w:tcPr>
          <w:p w14:paraId="7239267C" w14:textId="77777777" w:rsidR="007476D6" w:rsidRPr="000536BB" w:rsidRDefault="007476D6" w:rsidP="000406A0">
            <w:pPr>
              <w:tabs>
                <w:tab w:val="decimal" w:pos="710"/>
              </w:tabs>
              <w:spacing w:line="240" w:lineRule="exact"/>
              <w:ind w:left="-135" w:right="-90"/>
              <w:rPr>
                <w:rFonts w:ascii="CordiaUPC" w:hAnsi="CordiaUPC" w:cs="CordiaUPC"/>
                <w:sz w:val="26"/>
                <w:szCs w:val="26"/>
              </w:rPr>
            </w:pPr>
          </w:p>
        </w:tc>
        <w:tc>
          <w:tcPr>
            <w:tcW w:w="915" w:type="dxa"/>
            <w:vAlign w:val="bottom"/>
          </w:tcPr>
          <w:p w14:paraId="15865E88" w14:textId="77777777" w:rsidR="007476D6" w:rsidRPr="000536BB" w:rsidRDefault="007476D6" w:rsidP="000406A0">
            <w:pPr>
              <w:tabs>
                <w:tab w:val="decimal" w:pos="642"/>
              </w:tabs>
              <w:spacing w:line="240" w:lineRule="exact"/>
              <w:ind w:left="-135" w:right="-90"/>
              <w:rPr>
                <w:rFonts w:ascii="CordiaUPC" w:hAnsi="CordiaUPC" w:cs="CordiaUPC"/>
                <w:sz w:val="26"/>
                <w:szCs w:val="26"/>
              </w:rPr>
            </w:pPr>
          </w:p>
        </w:tc>
        <w:tc>
          <w:tcPr>
            <w:tcW w:w="236" w:type="dxa"/>
          </w:tcPr>
          <w:p w14:paraId="5EE54811" w14:textId="77777777" w:rsidR="007476D6" w:rsidRPr="000536BB" w:rsidRDefault="007476D6" w:rsidP="000406A0">
            <w:pPr>
              <w:tabs>
                <w:tab w:val="decimal" w:pos="642"/>
              </w:tabs>
              <w:spacing w:line="240" w:lineRule="exact"/>
              <w:ind w:left="-135" w:right="-90"/>
              <w:rPr>
                <w:rFonts w:ascii="CordiaUPC" w:hAnsi="CordiaUPC" w:cs="CordiaUPC"/>
                <w:sz w:val="26"/>
                <w:szCs w:val="26"/>
              </w:rPr>
            </w:pPr>
          </w:p>
        </w:tc>
        <w:tc>
          <w:tcPr>
            <w:tcW w:w="831" w:type="dxa"/>
          </w:tcPr>
          <w:p w14:paraId="1D0AAB04" w14:textId="77777777" w:rsidR="007476D6" w:rsidRPr="000536BB" w:rsidRDefault="007476D6" w:rsidP="000406A0">
            <w:pPr>
              <w:tabs>
                <w:tab w:val="decimal" w:pos="615"/>
                <w:tab w:val="decimal" w:pos="642"/>
              </w:tabs>
              <w:spacing w:line="240" w:lineRule="exact"/>
              <w:ind w:left="-135" w:right="-90"/>
              <w:rPr>
                <w:rFonts w:ascii="CordiaUPC" w:hAnsi="CordiaUPC" w:cs="CordiaUPC"/>
                <w:sz w:val="26"/>
                <w:szCs w:val="26"/>
              </w:rPr>
            </w:pPr>
          </w:p>
        </w:tc>
        <w:tc>
          <w:tcPr>
            <w:tcW w:w="240" w:type="dxa"/>
          </w:tcPr>
          <w:p w14:paraId="3D4F6F14" w14:textId="77777777" w:rsidR="007476D6" w:rsidRPr="000536BB" w:rsidRDefault="007476D6" w:rsidP="000406A0">
            <w:pPr>
              <w:tabs>
                <w:tab w:val="decimal" w:pos="710"/>
              </w:tabs>
              <w:spacing w:line="240" w:lineRule="exact"/>
              <w:ind w:left="-135" w:right="-90"/>
              <w:rPr>
                <w:rFonts w:ascii="CordiaUPC" w:hAnsi="CordiaUPC" w:cs="CordiaUPC"/>
                <w:sz w:val="26"/>
                <w:szCs w:val="26"/>
              </w:rPr>
            </w:pPr>
          </w:p>
        </w:tc>
        <w:tc>
          <w:tcPr>
            <w:tcW w:w="975" w:type="dxa"/>
          </w:tcPr>
          <w:p w14:paraId="2B6515B4" w14:textId="77777777" w:rsidR="007476D6" w:rsidRPr="000536BB" w:rsidRDefault="007476D6" w:rsidP="000406A0">
            <w:pPr>
              <w:tabs>
                <w:tab w:val="decimal" w:pos="710"/>
              </w:tabs>
              <w:spacing w:line="240" w:lineRule="exact"/>
              <w:ind w:left="-135" w:right="-90"/>
              <w:rPr>
                <w:rFonts w:ascii="CordiaUPC" w:hAnsi="CordiaUPC" w:cs="CordiaUPC"/>
                <w:sz w:val="26"/>
                <w:szCs w:val="26"/>
              </w:rPr>
            </w:pPr>
          </w:p>
        </w:tc>
        <w:tc>
          <w:tcPr>
            <w:tcW w:w="238" w:type="dxa"/>
          </w:tcPr>
          <w:p w14:paraId="5FFE6026" w14:textId="77777777" w:rsidR="007476D6" w:rsidRPr="000536BB" w:rsidRDefault="007476D6" w:rsidP="000406A0">
            <w:pPr>
              <w:tabs>
                <w:tab w:val="decimal" w:pos="695"/>
              </w:tabs>
              <w:spacing w:line="240" w:lineRule="exact"/>
              <w:ind w:left="-135" w:right="-90"/>
              <w:rPr>
                <w:rFonts w:ascii="CordiaUPC" w:hAnsi="CordiaUPC" w:cs="CordiaUPC"/>
                <w:sz w:val="26"/>
                <w:szCs w:val="26"/>
              </w:rPr>
            </w:pPr>
          </w:p>
        </w:tc>
        <w:tc>
          <w:tcPr>
            <w:tcW w:w="880" w:type="dxa"/>
            <w:vAlign w:val="bottom"/>
          </w:tcPr>
          <w:p w14:paraId="3CBB6FC4" w14:textId="77777777" w:rsidR="007476D6" w:rsidRPr="000536BB" w:rsidRDefault="007476D6" w:rsidP="000406A0">
            <w:pPr>
              <w:tabs>
                <w:tab w:val="decimal" w:pos="695"/>
              </w:tabs>
              <w:spacing w:line="240" w:lineRule="exact"/>
              <w:ind w:left="-135" w:right="-90"/>
              <w:rPr>
                <w:rFonts w:ascii="CordiaUPC" w:hAnsi="CordiaUPC" w:cs="CordiaUPC"/>
                <w:sz w:val="26"/>
                <w:szCs w:val="26"/>
              </w:rPr>
            </w:pPr>
          </w:p>
        </w:tc>
        <w:tc>
          <w:tcPr>
            <w:tcW w:w="237" w:type="dxa"/>
          </w:tcPr>
          <w:p w14:paraId="7DBB837F" w14:textId="77777777" w:rsidR="007476D6" w:rsidRPr="000536BB" w:rsidRDefault="007476D6" w:rsidP="000406A0">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1DB0A26A" w14:textId="77777777" w:rsidR="007476D6" w:rsidRPr="000536BB" w:rsidRDefault="007476D6" w:rsidP="000406A0">
            <w:pPr>
              <w:tabs>
                <w:tab w:val="decimal" w:pos="695"/>
              </w:tabs>
              <w:spacing w:line="240" w:lineRule="exact"/>
              <w:ind w:left="-135" w:right="-90"/>
              <w:rPr>
                <w:rFonts w:ascii="CordiaUPC" w:hAnsi="CordiaUPC" w:cs="CordiaUPC"/>
                <w:sz w:val="26"/>
                <w:szCs w:val="26"/>
              </w:rPr>
            </w:pPr>
          </w:p>
        </w:tc>
      </w:tr>
      <w:tr w:rsidR="008D071D" w:rsidRPr="000536BB" w14:paraId="3114F71B" w14:textId="77777777" w:rsidTr="008D071D">
        <w:trPr>
          <w:cantSplit/>
        </w:trPr>
        <w:tc>
          <w:tcPr>
            <w:tcW w:w="2781" w:type="dxa"/>
          </w:tcPr>
          <w:p w14:paraId="4954D8B3" w14:textId="77777777" w:rsidR="008D071D" w:rsidRPr="000536BB" w:rsidRDefault="008D071D" w:rsidP="008D071D">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Deposits </w:t>
            </w:r>
          </w:p>
        </w:tc>
        <w:tc>
          <w:tcPr>
            <w:tcW w:w="995" w:type="dxa"/>
          </w:tcPr>
          <w:p w14:paraId="570A289D" w14:textId="08031A2D" w:rsidR="008D071D" w:rsidRPr="000536BB" w:rsidRDefault="008D071D" w:rsidP="008D071D">
            <w:pPr>
              <w:tabs>
                <w:tab w:val="decimal" w:pos="779"/>
              </w:tabs>
              <w:spacing w:line="240" w:lineRule="exact"/>
              <w:ind w:left="-135" w:right="-108"/>
              <w:rPr>
                <w:rFonts w:ascii="CordiaUPC" w:hAnsi="CordiaUPC" w:cs="CordiaUPC"/>
                <w:sz w:val="26"/>
                <w:szCs w:val="26"/>
              </w:rPr>
            </w:pPr>
            <w:r w:rsidRPr="00425E1B">
              <w:rPr>
                <w:rFonts w:ascii="CordiaUPC" w:hAnsi="CordiaUPC" w:cs="CordiaUPC"/>
                <w:sz w:val="26"/>
                <w:szCs w:val="26"/>
              </w:rPr>
              <w:t>1,</w:t>
            </w:r>
            <w:r>
              <w:rPr>
                <w:rFonts w:ascii="CordiaUPC" w:hAnsi="CordiaUPC" w:cs="CordiaUPC"/>
                <w:sz w:val="26"/>
                <w:szCs w:val="26"/>
              </w:rPr>
              <w:t>209,115</w:t>
            </w:r>
          </w:p>
        </w:tc>
        <w:tc>
          <w:tcPr>
            <w:tcW w:w="243" w:type="dxa"/>
          </w:tcPr>
          <w:p w14:paraId="3BC4E3DB"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tcPr>
          <w:p w14:paraId="0B6613B7" w14:textId="7A0FD68F"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60,738</w:t>
            </w:r>
          </w:p>
        </w:tc>
        <w:tc>
          <w:tcPr>
            <w:tcW w:w="236" w:type="dxa"/>
          </w:tcPr>
          <w:p w14:paraId="660F0E13"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tcPr>
          <w:p w14:paraId="6A9BCA63" w14:textId="4CA71E37" w:rsidR="008D071D" w:rsidRPr="000536BB" w:rsidRDefault="008D071D" w:rsidP="008D071D">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14,197</w:t>
            </w:r>
          </w:p>
        </w:tc>
        <w:tc>
          <w:tcPr>
            <w:tcW w:w="240" w:type="dxa"/>
          </w:tcPr>
          <w:p w14:paraId="75B02FD9"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tcPr>
          <w:p w14:paraId="032889A7" w14:textId="423EFDF8"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8" w:type="dxa"/>
          </w:tcPr>
          <w:p w14:paraId="45357BD9"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tcPr>
          <w:p w14:paraId="2FDD05CF" w14:textId="05A1F2B5"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40,109</w:t>
            </w:r>
          </w:p>
        </w:tc>
        <w:tc>
          <w:tcPr>
            <w:tcW w:w="237" w:type="dxa"/>
          </w:tcPr>
          <w:p w14:paraId="4D3495BD"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tcPr>
          <w:p w14:paraId="75614EB2" w14:textId="30E8B48A"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1,324,159</w:t>
            </w:r>
          </w:p>
        </w:tc>
      </w:tr>
      <w:tr w:rsidR="008D071D" w:rsidRPr="000536BB" w14:paraId="2FD7BE0B" w14:textId="77777777" w:rsidTr="008D071D">
        <w:trPr>
          <w:cantSplit/>
        </w:trPr>
        <w:tc>
          <w:tcPr>
            <w:tcW w:w="2781" w:type="dxa"/>
          </w:tcPr>
          <w:p w14:paraId="0C5884C7" w14:textId="77777777" w:rsidR="008D071D" w:rsidRPr="000536BB" w:rsidRDefault="008D071D" w:rsidP="008D071D">
            <w:pPr>
              <w:tabs>
                <w:tab w:val="left" w:pos="266"/>
              </w:tabs>
              <w:spacing w:line="240" w:lineRule="exact"/>
              <w:ind w:left="-18" w:right="9"/>
              <w:rPr>
                <w:rFonts w:ascii="CordiaUPC" w:hAnsi="CordiaUPC" w:cs="CordiaUPC"/>
                <w:spacing w:val="-6"/>
                <w:sz w:val="26"/>
                <w:szCs w:val="26"/>
                <w:lang w:val="en-US"/>
              </w:rPr>
            </w:pPr>
            <w:r w:rsidRPr="000536BB">
              <w:rPr>
                <w:rFonts w:ascii="CordiaUPC" w:hAnsi="CordiaUPC" w:cs="CordiaUPC" w:hint="cs"/>
                <w:spacing w:val="-6"/>
                <w:sz w:val="26"/>
                <w:szCs w:val="26"/>
                <w:lang w:val="en-US"/>
              </w:rPr>
              <w:t>Interbank and money market items</w:t>
            </w:r>
          </w:p>
        </w:tc>
        <w:tc>
          <w:tcPr>
            <w:tcW w:w="995" w:type="dxa"/>
          </w:tcPr>
          <w:p w14:paraId="3AEA8216" w14:textId="6A62E11B" w:rsidR="008D071D" w:rsidRPr="000536BB" w:rsidRDefault="008D071D" w:rsidP="008D071D">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63,870</w:t>
            </w:r>
          </w:p>
        </w:tc>
        <w:tc>
          <w:tcPr>
            <w:tcW w:w="243" w:type="dxa"/>
          </w:tcPr>
          <w:p w14:paraId="518D5DE2"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tcPr>
          <w:p w14:paraId="3757836A" w14:textId="6E62B3E1"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2,450</w:t>
            </w:r>
          </w:p>
        </w:tc>
        <w:tc>
          <w:tcPr>
            <w:tcW w:w="236" w:type="dxa"/>
          </w:tcPr>
          <w:p w14:paraId="33594AF5"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tcPr>
          <w:p w14:paraId="039D5D7E" w14:textId="5B9BAE3B" w:rsidR="008D071D" w:rsidRPr="000536BB" w:rsidRDefault="008D071D" w:rsidP="008D071D">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11,112</w:t>
            </w:r>
          </w:p>
        </w:tc>
        <w:tc>
          <w:tcPr>
            <w:tcW w:w="240" w:type="dxa"/>
          </w:tcPr>
          <w:p w14:paraId="47185F00"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tcPr>
          <w:p w14:paraId="0D014DA2" w14:textId="7E77F20F"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8" w:type="dxa"/>
          </w:tcPr>
          <w:p w14:paraId="060BF009"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tcPr>
          <w:p w14:paraId="130434E2" w14:textId="5A8E277A"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3,298</w:t>
            </w:r>
          </w:p>
        </w:tc>
        <w:tc>
          <w:tcPr>
            <w:tcW w:w="237" w:type="dxa"/>
          </w:tcPr>
          <w:p w14:paraId="236D6AA4"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tcPr>
          <w:p w14:paraId="37A0D352" w14:textId="1A8D613E"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80,730</w:t>
            </w:r>
          </w:p>
        </w:tc>
      </w:tr>
      <w:tr w:rsidR="008D071D" w:rsidRPr="000536BB" w14:paraId="7BF75F60" w14:textId="77777777" w:rsidTr="008D071D">
        <w:trPr>
          <w:cantSplit/>
        </w:trPr>
        <w:tc>
          <w:tcPr>
            <w:tcW w:w="2781" w:type="dxa"/>
          </w:tcPr>
          <w:p w14:paraId="02A269E4" w14:textId="77777777" w:rsidR="008D071D" w:rsidRPr="000536BB" w:rsidRDefault="008D071D" w:rsidP="008D071D">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995" w:type="dxa"/>
          </w:tcPr>
          <w:p w14:paraId="2BC504A7" w14:textId="758A5E75" w:rsidR="008D071D" w:rsidRPr="000536BB" w:rsidRDefault="008D071D" w:rsidP="008D071D">
            <w:pPr>
              <w:tabs>
                <w:tab w:val="decimal" w:pos="779"/>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43" w:type="dxa"/>
          </w:tcPr>
          <w:p w14:paraId="405056AF"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tcPr>
          <w:p w14:paraId="651A4426" w14:textId="5856B72C"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6" w:type="dxa"/>
          </w:tcPr>
          <w:p w14:paraId="3BB55812"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tcPr>
          <w:p w14:paraId="37008474" w14:textId="11BDF8D1" w:rsidR="008D071D" w:rsidRPr="000536BB" w:rsidRDefault="008D071D" w:rsidP="008D071D">
            <w:pPr>
              <w:tabs>
                <w:tab w:val="decimal" w:pos="615"/>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40" w:type="dxa"/>
          </w:tcPr>
          <w:p w14:paraId="29E62EC8"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tcPr>
          <w:p w14:paraId="7E9D83EC" w14:textId="3FFF17A2"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8" w:type="dxa"/>
          </w:tcPr>
          <w:p w14:paraId="7BDAE9B2"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tcPr>
          <w:p w14:paraId="18444056" w14:textId="383A740C"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5,564</w:t>
            </w:r>
          </w:p>
        </w:tc>
        <w:tc>
          <w:tcPr>
            <w:tcW w:w="237" w:type="dxa"/>
          </w:tcPr>
          <w:p w14:paraId="0D64E1A9"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tcPr>
          <w:p w14:paraId="7231CFA2" w14:textId="3582D42A"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5,564</w:t>
            </w:r>
          </w:p>
        </w:tc>
      </w:tr>
      <w:tr w:rsidR="008D071D" w:rsidRPr="000536BB" w14:paraId="2DCCCC51" w14:textId="77777777" w:rsidTr="008D071D">
        <w:trPr>
          <w:cantSplit/>
        </w:trPr>
        <w:tc>
          <w:tcPr>
            <w:tcW w:w="2781" w:type="dxa"/>
          </w:tcPr>
          <w:p w14:paraId="5C12EADF" w14:textId="77777777" w:rsidR="008D071D" w:rsidRPr="000536BB" w:rsidRDefault="008D071D" w:rsidP="008D071D">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Financial liabilities designated at</w:t>
            </w:r>
          </w:p>
          <w:p w14:paraId="5CC956BC" w14:textId="77777777" w:rsidR="008D071D" w:rsidRPr="000536BB" w:rsidRDefault="008D071D" w:rsidP="008D071D">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   fair value through profit or loss</w:t>
            </w:r>
          </w:p>
        </w:tc>
        <w:tc>
          <w:tcPr>
            <w:tcW w:w="995" w:type="dxa"/>
            <w:vAlign w:val="bottom"/>
          </w:tcPr>
          <w:p w14:paraId="33114F74" w14:textId="3D733BB5" w:rsidR="008D071D" w:rsidRPr="000536BB" w:rsidRDefault="008D071D" w:rsidP="008D071D">
            <w:pPr>
              <w:tabs>
                <w:tab w:val="decimal" w:pos="779"/>
              </w:tabs>
              <w:spacing w:line="240" w:lineRule="exact"/>
              <w:ind w:right="-108"/>
              <w:rPr>
                <w:rFonts w:ascii="CordiaUPC" w:hAnsi="CordiaUPC" w:cs="CordiaUPC"/>
                <w:sz w:val="26"/>
                <w:szCs w:val="26"/>
              </w:rPr>
            </w:pPr>
            <w:r>
              <w:rPr>
                <w:rFonts w:ascii="CordiaUPC" w:hAnsi="CordiaUPC" w:cs="CordiaUPC"/>
                <w:sz w:val="26"/>
                <w:szCs w:val="26"/>
              </w:rPr>
              <w:t>436</w:t>
            </w:r>
          </w:p>
        </w:tc>
        <w:tc>
          <w:tcPr>
            <w:tcW w:w="243" w:type="dxa"/>
            <w:vAlign w:val="bottom"/>
          </w:tcPr>
          <w:p w14:paraId="3A21D0DC"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vAlign w:val="bottom"/>
          </w:tcPr>
          <w:p w14:paraId="3E5658D8" w14:textId="08C6624D"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6" w:type="dxa"/>
            <w:vAlign w:val="bottom"/>
          </w:tcPr>
          <w:p w14:paraId="119B36E8"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vAlign w:val="bottom"/>
          </w:tcPr>
          <w:p w14:paraId="0A960CFE" w14:textId="3DB5EBC1" w:rsidR="008D071D" w:rsidRPr="000536BB" w:rsidRDefault="008D071D" w:rsidP="008D071D">
            <w:pPr>
              <w:tabs>
                <w:tab w:val="decimal" w:pos="615"/>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40" w:type="dxa"/>
            <w:vAlign w:val="bottom"/>
          </w:tcPr>
          <w:p w14:paraId="397D3448"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vAlign w:val="bottom"/>
          </w:tcPr>
          <w:p w14:paraId="134B76FD" w14:textId="07222568"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8" w:type="dxa"/>
            <w:vAlign w:val="bottom"/>
          </w:tcPr>
          <w:p w14:paraId="512090AA"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vAlign w:val="bottom"/>
          </w:tcPr>
          <w:p w14:paraId="695AB1E8" w14:textId="4401B589"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7" w:type="dxa"/>
            <w:vAlign w:val="bottom"/>
          </w:tcPr>
          <w:p w14:paraId="5767FD8D"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4B76F61E" w14:textId="109E2FCD"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436</w:t>
            </w:r>
          </w:p>
        </w:tc>
      </w:tr>
      <w:tr w:rsidR="008D071D" w:rsidRPr="000536BB" w14:paraId="3860C347" w14:textId="77777777" w:rsidTr="008D071D">
        <w:trPr>
          <w:cantSplit/>
        </w:trPr>
        <w:tc>
          <w:tcPr>
            <w:tcW w:w="2781" w:type="dxa"/>
            <w:vAlign w:val="bottom"/>
          </w:tcPr>
          <w:p w14:paraId="24C71D17" w14:textId="77777777" w:rsidR="008D071D" w:rsidRPr="000536BB" w:rsidRDefault="008D071D" w:rsidP="008D071D">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sz w:val="26"/>
                <w:szCs w:val="26"/>
                <w:lang w:val="en-US"/>
              </w:rPr>
              <w:t>Debts issued and borrowings</w:t>
            </w:r>
          </w:p>
        </w:tc>
        <w:tc>
          <w:tcPr>
            <w:tcW w:w="995" w:type="dxa"/>
          </w:tcPr>
          <w:p w14:paraId="05B3B0C9" w14:textId="1F9C7596" w:rsidR="008D071D" w:rsidRPr="000536BB" w:rsidRDefault="008D071D" w:rsidP="008D071D">
            <w:pPr>
              <w:tabs>
                <w:tab w:val="decimal" w:pos="779"/>
              </w:tabs>
              <w:spacing w:line="240" w:lineRule="exact"/>
              <w:ind w:left="-135" w:right="-108"/>
              <w:rPr>
                <w:rFonts w:ascii="CordiaUPC" w:hAnsi="CordiaUPC" w:cs="CordiaUPC"/>
                <w:sz w:val="26"/>
                <w:szCs w:val="26"/>
              </w:rPr>
            </w:pPr>
            <w:r>
              <w:rPr>
                <w:rFonts w:ascii="CordiaUPC" w:hAnsi="CordiaUPC" w:cs="CordiaUPC"/>
                <w:sz w:val="26"/>
                <w:szCs w:val="26"/>
              </w:rPr>
              <w:t>8,023</w:t>
            </w:r>
          </w:p>
        </w:tc>
        <w:tc>
          <w:tcPr>
            <w:tcW w:w="243" w:type="dxa"/>
          </w:tcPr>
          <w:p w14:paraId="5991AFB0"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15" w:type="dxa"/>
          </w:tcPr>
          <w:p w14:paraId="450DD445" w14:textId="5057B21D"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10,536</w:t>
            </w:r>
          </w:p>
        </w:tc>
        <w:tc>
          <w:tcPr>
            <w:tcW w:w="236" w:type="dxa"/>
          </w:tcPr>
          <w:p w14:paraId="3E953308"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31" w:type="dxa"/>
          </w:tcPr>
          <w:p w14:paraId="7CD39D2F" w14:textId="4F58EC55" w:rsidR="008D071D" w:rsidRPr="000536BB" w:rsidRDefault="008D071D" w:rsidP="008D071D">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56,894</w:t>
            </w:r>
          </w:p>
        </w:tc>
        <w:tc>
          <w:tcPr>
            <w:tcW w:w="240" w:type="dxa"/>
          </w:tcPr>
          <w:p w14:paraId="5D4207C3"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975" w:type="dxa"/>
          </w:tcPr>
          <w:p w14:paraId="4930AF10" w14:textId="216F6501" w:rsidR="008D071D" w:rsidRPr="000536BB" w:rsidRDefault="008D071D" w:rsidP="008D071D">
            <w:pPr>
              <w:tabs>
                <w:tab w:val="decimal" w:pos="700"/>
              </w:tabs>
              <w:spacing w:line="240" w:lineRule="exact"/>
              <w:ind w:left="-135" w:right="-108"/>
              <w:rPr>
                <w:rFonts w:ascii="CordiaUPC" w:hAnsi="CordiaUPC" w:cs="CordiaUPC"/>
                <w:sz w:val="26"/>
                <w:szCs w:val="26"/>
              </w:rPr>
            </w:pPr>
            <w:r w:rsidRPr="00425E1B">
              <w:rPr>
                <w:rFonts w:ascii="CordiaUPC" w:hAnsi="CordiaUPC" w:cs="CordiaUPC"/>
                <w:sz w:val="26"/>
                <w:szCs w:val="26"/>
              </w:rPr>
              <w:t>-</w:t>
            </w:r>
          </w:p>
        </w:tc>
        <w:tc>
          <w:tcPr>
            <w:tcW w:w="238" w:type="dxa"/>
          </w:tcPr>
          <w:p w14:paraId="6BB8CFE0"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80" w:type="dxa"/>
          </w:tcPr>
          <w:p w14:paraId="2C0BC720" w14:textId="49828EF6"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63</w:t>
            </w:r>
          </w:p>
        </w:tc>
        <w:tc>
          <w:tcPr>
            <w:tcW w:w="237" w:type="dxa"/>
          </w:tcPr>
          <w:p w14:paraId="5AE2EF1D" w14:textId="77777777" w:rsidR="008D071D" w:rsidRPr="000536BB" w:rsidRDefault="008D071D" w:rsidP="008D071D">
            <w:pPr>
              <w:tabs>
                <w:tab w:val="decimal" w:pos="700"/>
              </w:tabs>
              <w:spacing w:line="240" w:lineRule="exact"/>
              <w:ind w:left="-135" w:right="-108"/>
              <w:rPr>
                <w:rFonts w:ascii="CordiaUPC" w:hAnsi="CordiaUPC" w:cs="CordiaUPC"/>
                <w:sz w:val="26"/>
                <w:szCs w:val="26"/>
              </w:rPr>
            </w:pPr>
          </w:p>
        </w:tc>
        <w:tc>
          <w:tcPr>
            <w:tcW w:w="879" w:type="dxa"/>
            <w:gridSpan w:val="2"/>
          </w:tcPr>
          <w:p w14:paraId="4EFC193B" w14:textId="30B344AA" w:rsidR="008D071D" w:rsidRPr="000536BB" w:rsidRDefault="008D071D" w:rsidP="008D071D">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75,516</w:t>
            </w:r>
          </w:p>
        </w:tc>
      </w:tr>
      <w:tr w:rsidR="00403FAA" w:rsidRPr="000536BB" w14:paraId="22C7EADB" w14:textId="77777777" w:rsidTr="008D071D">
        <w:trPr>
          <w:cantSplit/>
        </w:trPr>
        <w:tc>
          <w:tcPr>
            <w:tcW w:w="2781" w:type="dxa"/>
            <w:vAlign w:val="bottom"/>
          </w:tcPr>
          <w:p w14:paraId="73304246" w14:textId="77777777" w:rsidR="00403FAA" w:rsidRPr="000536BB" w:rsidRDefault="00403FAA" w:rsidP="00403FAA">
            <w:pPr>
              <w:tabs>
                <w:tab w:val="left" w:pos="356"/>
              </w:tabs>
              <w:spacing w:line="240" w:lineRule="exact"/>
              <w:ind w:right="9"/>
              <w:rPr>
                <w:rFonts w:ascii="CordiaUPC" w:hAnsi="CordiaUPC" w:cs="CordiaUPC"/>
                <w:color w:val="000000"/>
                <w:sz w:val="26"/>
                <w:szCs w:val="26"/>
                <w:lang w:val="en-US"/>
              </w:rPr>
            </w:pPr>
            <w:r w:rsidRPr="000536BB">
              <w:rPr>
                <w:rFonts w:ascii="CordiaUPC" w:hAnsi="CordiaUPC" w:cs="CordiaUPC" w:hint="cs"/>
                <w:sz w:val="26"/>
                <w:szCs w:val="26"/>
                <w:lang w:val="en-US"/>
              </w:rPr>
              <w:t>Other financial liabilities</w:t>
            </w:r>
          </w:p>
        </w:tc>
        <w:tc>
          <w:tcPr>
            <w:tcW w:w="995" w:type="dxa"/>
            <w:tcBorders>
              <w:bottom w:val="single" w:sz="4" w:space="0" w:color="auto"/>
            </w:tcBorders>
          </w:tcPr>
          <w:p w14:paraId="1D6B5C36" w14:textId="42B3B0DA" w:rsidR="00403FAA" w:rsidRPr="000536BB" w:rsidRDefault="00403FAA" w:rsidP="00403FAA">
            <w:pPr>
              <w:tabs>
                <w:tab w:val="decimal" w:pos="779"/>
              </w:tabs>
              <w:spacing w:line="240" w:lineRule="exact"/>
              <w:ind w:left="-130" w:right="-86"/>
              <w:rPr>
                <w:rFonts w:ascii="CordiaUPC" w:hAnsi="CordiaUPC" w:cs="CordiaUPC"/>
                <w:sz w:val="26"/>
                <w:szCs w:val="26"/>
                <w:lang w:val="en-US"/>
              </w:rPr>
            </w:pPr>
            <w:r>
              <w:rPr>
                <w:rFonts w:ascii="CordiaUPC" w:hAnsi="CordiaUPC" w:cs="CordiaUPC"/>
                <w:sz w:val="26"/>
                <w:szCs w:val="26"/>
              </w:rPr>
              <w:t>1,710</w:t>
            </w:r>
          </w:p>
        </w:tc>
        <w:tc>
          <w:tcPr>
            <w:tcW w:w="243" w:type="dxa"/>
          </w:tcPr>
          <w:p w14:paraId="3ABD42EF"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915" w:type="dxa"/>
            <w:tcBorders>
              <w:bottom w:val="single" w:sz="4" w:space="0" w:color="auto"/>
            </w:tcBorders>
          </w:tcPr>
          <w:p w14:paraId="09BD90F6" w14:textId="029472F1" w:rsidR="00403FAA" w:rsidRPr="000536BB" w:rsidRDefault="00403FAA" w:rsidP="00403FAA">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tcPr>
          <w:p w14:paraId="486EE171"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831" w:type="dxa"/>
            <w:tcBorders>
              <w:bottom w:val="single" w:sz="4" w:space="0" w:color="auto"/>
            </w:tcBorders>
          </w:tcPr>
          <w:p w14:paraId="60CB8F1B" w14:textId="140A2F91" w:rsidR="00403FAA" w:rsidRPr="000536BB" w:rsidRDefault="00403FAA" w:rsidP="00403FAA">
            <w:pPr>
              <w:tabs>
                <w:tab w:val="decimal" w:pos="615"/>
              </w:tabs>
              <w:spacing w:line="24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7C3DDD97"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975" w:type="dxa"/>
            <w:tcBorders>
              <w:bottom w:val="single" w:sz="4" w:space="0" w:color="auto"/>
            </w:tcBorders>
          </w:tcPr>
          <w:p w14:paraId="6C6AE170" w14:textId="65CF8101" w:rsidR="00403FAA" w:rsidRPr="000536BB" w:rsidRDefault="00403FAA" w:rsidP="00403FAA">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tcPr>
          <w:p w14:paraId="5B5781FE"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880" w:type="dxa"/>
            <w:tcBorders>
              <w:bottom w:val="single" w:sz="4" w:space="0" w:color="auto"/>
            </w:tcBorders>
          </w:tcPr>
          <w:p w14:paraId="4722D44D" w14:textId="6494DE19" w:rsidR="00403FAA" w:rsidRPr="000536BB" w:rsidRDefault="00403FAA" w:rsidP="00403FAA">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15,234</w:t>
            </w:r>
          </w:p>
        </w:tc>
        <w:tc>
          <w:tcPr>
            <w:tcW w:w="237" w:type="dxa"/>
          </w:tcPr>
          <w:p w14:paraId="1E375E73" w14:textId="77777777" w:rsidR="00403FAA" w:rsidRPr="000536BB" w:rsidRDefault="00403FAA" w:rsidP="00403FAA">
            <w:pPr>
              <w:tabs>
                <w:tab w:val="decimal" w:pos="700"/>
              </w:tabs>
              <w:spacing w:line="24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4D2F1866" w14:textId="3E196403" w:rsidR="00403FAA" w:rsidRPr="000536BB" w:rsidRDefault="00403FAA" w:rsidP="00403FAA">
            <w:pPr>
              <w:tabs>
                <w:tab w:val="decimal" w:pos="700"/>
              </w:tabs>
              <w:spacing w:line="240" w:lineRule="exact"/>
              <w:ind w:left="-130" w:right="-86"/>
              <w:rPr>
                <w:rFonts w:ascii="CordiaUPC" w:hAnsi="CordiaUPC" w:cs="CordiaUPC"/>
                <w:sz w:val="26"/>
                <w:szCs w:val="26"/>
                <w:lang w:val="en-US"/>
              </w:rPr>
            </w:pPr>
            <w:r>
              <w:rPr>
                <w:rFonts w:ascii="CordiaUPC" w:hAnsi="CordiaUPC" w:cs="CordiaUPC"/>
                <w:sz w:val="26"/>
                <w:szCs w:val="26"/>
              </w:rPr>
              <w:t>16,944</w:t>
            </w:r>
          </w:p>
        </w:tc>
      </w:tr>
      <w:tr w:rsidR="00403FAA" w:rsidRPr="000536BB" w14:paraId="48EB2AAD" w14:textId="77777777" w:rsidTr="008D071D">
        <w:trPr>
          <w:cantSplit/>
        </w:trPr>
        <w:tc>
          <w:tcPr>
            <w:tcW w:w="2781" w:type="dxa"/>
          </w:tcPr>
          <w:p w14:paraId="6A899951" w14:textId="77777777" w:rsidR="00403FAA" w:rsidRPr="000536BB" w:rsidRDefault="00403FAA" w:rsidP="00403FAA">
            <w:pPr>
              <w:tabs>
                <w:tab w:val="left" w:pos="266"/>
              </w:tabs>
              <w:spacing w:line="24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3BCB9663" w14:textId="6F1E9563" w:rsidR="00403FAA" w:rsidRPr="000536BB" w:rsidRDefault="00403FAA" w:rsidP="00403FAA">
            <w:pPr>
              <w:tabs>
                <w:tab w:val="decimal" w:pos="779"/>
              </w:tabs>
              <w:spacing w:line="240" w:lineRule="exact"/>
              <w:ind w:left="-130" w:right="-86"/>
              <w:rPr>
                <w:rFonts w:ascii="CordiaUPC" w:hAnsi="CordiaUPC" w:cs="CordiaUPC"/>
                <w:b/>
                <w:bCs/>
                <w:sz w:val="26"/>
                <w:szCs w:val="26"/>
                <w:lang w:val="en-US"/>
              </w:rPr>
            </w:pPr>
            <w:r>
              <w:rPr>
                <w:rFonts w:ascii="CordiaUPC" w:hAnsi="CordiaUPC" w:cs="CordiaUPC"/>
                <w:b/>
                <w:bCs/>
                <w:sz w:val="26"/>
                <w:szCs w:val="26"/>
              </w:rPr>
              <w:t>1,283,154</w:t>
            </w:r>
          </w:p>
        </w:tc>
        <w:tc>
          <w:tcPr>
            <w:tcW w:w="243" w:type="dxa"/>
          </w:tcPr>
          <w:p w14:paraId="0C552544"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39835840" w14:textId="0355F00E"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73,724</w:t>
            </w:r>
          </w:p>
        </w:tc>
        <w:tc>
          <w:tcPr>
            <w:tcW w:w="236" w:type="dxa"/>
          </w:tcPr>
          <w:p w14:paraId="7EDD7214"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106E5983" w14:textId="12E6EA95" w:rsidR="00403FAA" w:rsidRPr="000536BB" w:rsidRDefault="00403FAA" w:rsidP="00403FAA">
            <w:pPr>
              <w:tabs>
                <w:tab w:val="decimal" w:pos="615"/>
              </w:tabs>
              <w:spacing w:line="240" w:lineRule="exact"/>
              <w:ind w:left="-135" w:right="-108"/>
              <w:rPr>
                <w:rFonts w:ascii="CordiaUPC" w:hAnsi="CordiaUPC" w:cs="CordiaUPC"/>
                <w:b/>
                <w:bCs/>
                <w:sz w:val="26"/>
                <w:szCs w:val="26"/>
              </w:rPr>
            </w:pPr>
            <w:r>
              <w:rPr>
                <w:rFonts w:ascii="CordiaUPC" w:hAnsi="CordiaUPC" w:cs="CordiaUPC"/>
                <w:b/>
                <w:bCs/>
                <w:sz w:val="26"/>
                <w:szCs w:val="26"/>
              </w:rPr>
              <w:t>82,203</w:t>
            </w:r>
          </w:p>
        </w:tc>
        <w:tc>
          <w:tcPr>
            <w:tcW w:w="240" w:type="dxa"/>
          </w:tcPr>
          <w:p w14:paraId="746CADF5" w14:textId="77777777" w:rsidR="00403FAA" w:rsidRPr="000536BB" w:rsidRDefault="00403FAA" w:rsidP="00403FAA">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085A9920" w14:textId="3FC21106"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tcPr>
          <w:p w14:paraId="16B123B0"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24B2E038" w14:textId="1313E42E"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64,268</w:t>
            </w:r>
          </w:p>
        </w:tc>
        <w:tc>
          <w:tcPr>
            <w:tcW w:w="237" w:type="dxa"/>
          </w:tcPr>
          <w:p w14:paraId="7D50908B" w14:textId="77777777"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16C61A49" w14:textId="7D2579BF" w:rsidR="00403FAA" w:rsidRPr="000536BB" w:rsidRDefault="00403FAA" w:rsidP="00403FAA">
            <w:pPr>
              <w:tabs>
                <w:tab w:val="decimal" w:pos="700"/>
              </w:tabs>
              <w:spacing w:line="240" w:lineRule="exact"/>
              <w:ind w:left="-130" w:right="-86"/>
              <w:rPr>
                <w:rFonts w:ascii="CordiaUPC" w:hAnsi="CordiaUPC" w:cs="CordiaUPC"/>
                <w:b/>
                <w:bCs/>
                <w:sz w:val="26"/>
                <w:szCs w:val="26"/>
                <w:lang w:val="en-US"/>
              </w:rPr>
            </w:pPr>
            <w:r>
              <w:rPr>
                <w:rFonts w:ascii="CordiaUPC" w:hAnsi="CordiaUPC" w:cs="CordiaUPC"/>
                <w:b/>
                <w:bCs/>
                <w:sz w:val="26"/>
                <w:szCs w:val="26"/>
              </w:rPr>
              <w:t>1,503,349</w:t>
            </w:r>
          </w:p>
        </w:tc>
      </w:tr>
    </w:tbl>
    <w:p w14:paraId="6DD13EE9" w14:textId="71C4815E" w:rsidR="007476D6" w:rsidRDefault="007476D6" w:rsidP="007476D6">
      <w:r>
        <w:br w:type="page"/>
      </w:r>
    </w:p>
    <w:tbl>
      <w:tblPr>
        <w:tblW w:w="9450" w:type="dxa"/>
        <w:tblInd w:w="450" w:type="dxa"/>
        <w:tblLayout w:type="fixed"/>
        <w:tblLook w:val="0000" w:firstRow="0" w:lastRow="0" w:firstColumn="0" w:lastColumn="0" w:noHBand="0" w:noVBand="0"/>
      </w:tblPr>
      <w:tblGrid>
        <w:gridCol w:w="2781"/>
        <w:gridCol w:w="995"/>
        <w:gridCol w:w="243"/>
        <w:gridCol w:w="915"/>
        <w:gridCol w:w="236"/>
        <w:gridCol w:w="831"/>
        <w:gridCol w:w="240"/>
        <w:gridCol w:w="975"/>
        <w:gridCol w:w="238"/>
        <w:gridCol w:w="880"/>
        <w:gridCol w:w="237"/>
        <w:gridCol w:w="869"/>
        <w:gridCol w:w="10"/>
      </w:tblGrid>
      <w:tr w:rsidR="007476D6" w:rsidRPr="000536BB" w14:paraId="45736457" w14:textId="77777777" w:rsidTr="000406A0">
        <w:trPr>
          <w:gridAfter w:val="1"/>
          <w:wAfter w:w="10" w:type="dxa"/>
          <w:cantSplit/>
          <w:tblHeader/>
        </w:trPr>
        <w:tc>
          <w:tcPr>
            <w:tcW w:w="2781" w:type="dxa"/>
          </w:tcPr>
          <w:p w14:paraId="0F67598C" w14:textId="77777777" w:rsidR="007476D6" w:rsidRPr="000536BB" w:rsidRDefault="007476D6" w:rsidP="000406A0">
            <w:pPr>
              <w:spacing w:line="200" w:lineRule="exact"/>
              <w:ind w:left="-18" w:right="-270"/>
              <w:rPr>
                <w:rFonts w:ascii="CordiaUPC" w:hAnsi="CordiaUPC" w:cs="CordiaUPC"/>
                <w:b/>
                <w:bCs/>
                <w:i/>
                <w:iCs/>
                <w:sz w:val="26"/>
                <w:szCs w:val="26"/>
                <w:cs/>
                <w:lang w:val="th-TH" w:bidi="th-TH"/>
              </w:rPr>
            </w:pPr>
          </w:p>
        </w:tc>
        <w:tc>
          <w:tcPr>
            <w:tcW w:w="6659" w:type="dxa"/>
            <w:gridSpan w:val="11"/>
          </w:tcPr>
          <w:p w14:paraId="0AE31A44" w14:textId="77777777" w:rsidR="007476D6" w:rsidRPr="000536BB" w:rsidRDefault="007476D6" w:rsidP="000406A0">
            <w:pPr>
              <w:spacing w:line="200" w:lineRule="exact"/>
              <w:ind w:left="-117" w:right="-90"/>
              <w:jc w:val="center"/>
              <w:rPr>
                <w:rFonts w:ascii="CordiaUPC" w:hAnsi="CordiaUPC" w:cs="CordiaUPC"/>
                <w:b/>
                <w:bCs/>
                <w:sz w:val="26"/>
                <w:szCs w:val="26"/>
                <w:lang w:val="en-US"/>
              </w:rPr>
            </w:pPr>
            <w:r w:rsidRPr="000536BB">
              <w:rPr>
                <w:rFonts w:ascii="CordiaUPC" w:hAnsi="CordiaUPC" w:cs="CordiaUPC" w:hint="cs"/>
                <w:b/>
                <w:bCs/>
                <w:sz w:val="26"/>
                <w:szCs w:val="26"/>
                <w:lang w:val="en-US"/>
              </w:rPr>
              <w:t>Consolidated</w:t>
            </w:r>
          </w:p>
        </w:tc>
      </w:tr>
      <w:tr w:rsidR="007476D6" w:rsidRPr="000536BB" w14:paraId="6C0310F8" w14:textId="77777777" w:rsidTr="000406A0">
        <w:trPr>
          <w:gridAfter w:val="1"/>
          <w:wAfter w:w="10" w:type="dxa"/>
          <w:cantSplit/>
          <w:tblHeader/>
        </w:trPr>
        <w:tc>
          <w:tcPr>
            <w:tcW w:w="2781" w:type="dxa"/>
          </w:tcPr>
          <w:p w14:paraId="76DD3BF0" w14:textId="77777777" w:rsidR="007476D6" w:rsidRPr="000536BB" w:rsidRDefault="007476D6" w:rsidP="000406A0">
            <w:pPr>
              <w:spacing w:line="200" w:lineRule="exact"/>
              <w:ind w:left="-18" w:right="-270"/>
              <w:rPr>
                <w:rFonts w:ascii="CordiaUPC" w:hAnsi="CordiaUPC" w:cs="CordiaUPC"/>
                <w:b/>
                <w:bCs/>
                <w:i/>
                <w:iCs/>
                <w:sz w:val="26"/>
                <w:szCs w:val="26"/>
                <w:cs/>
                <w:lang w:val="th-TH" w:bidi="th-TH"/>
              </w:rPr>
            </w:pPr>
          </w:p>
        </w:tc>
        <w:tc>
          <w:tcPr>
            <w:tcW w:w="6659" w:type="dxa"/>
            <w:gridSpan w:val="11"/>
          </w:tcPr>
          <w:p w14:paraId="20515A54" w14:textId="77777777" w:rsidR="007476D6" w:rsidRPr="000536BB" w:rsidRDefault="007476D6" w:rsidP="000406A0">
            <w:pPr>
              <w:spacing w:line="200" w:lineRule="exact"/>
              <w:ind w:left="-117" w:right="-90"/>
              <w:jc w:val="center"/>
              <w:rPr>
                <w:rFonts w:ascii="CordiaUPC" w:hAnsi="CordiaUPC" w:cs="CordiaUPC"/>
                <w:sz w:val="26"/>
                <w:szCs w:val="26"/>
                <w:cs/>
                <w:lang w:val="en-US"/>
              </w:rPr>
            </w:pPr>
            <w:r w:rsidRPr="00887104">
              <w:rPr>
                <w:rFonts w:ascii="CordiaUPC" w:hAnsi="CordiaUPC" w:cs="CordiaUPC" w:hint="cs"/>
                <w:color w:val="000000"/>
                <w:sz w:val="26"/>
                <w:szCs w:val="26"/>
                <w:lang w:val="en-US" w:bidi="th-TH"/>
              </w:rPr>
              <w:t>31 December 2020</w:t>
            </w:r>
          </w:p>
        </w:tc>
      </w:tr>
      <w:tr w:rsidR="007476D6" w:rsidRPr="000536BB" w14:paraId="7ADCEA81" w14:textId="77777777" w:rsidTr="000406A0">
        <w:trPr>
          <w:cantSplit/>
        </w:trPr>
        <w:tc>
          <w:tcPr>
            <w:tcW w:w="2781" w:type="dxa"/>
          </w:tcPr>
          <w:p w14:paraId="4CAEECBC" w14:textId="77777777" w:rsidR="007476D6" w:rsidRPr="000536BB" w:rsidRDefault="007476D6" w:rsidP="000406A0">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6DBCBED6"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Repricing periods</w:t>
            </w:r>
          </w:p>
        </w:tc>
        <w:tc>
          <w:tcPr>
            <w:tcW w:w="240" w:type="dxa"/>
          </w:tcPr>
          <w:p w14:paraId="7CF21013"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975" w:type="dxa"/>
          </w:tcPr>
          <w:p w14:paraId="6D5F9E50"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238" w:type="dxa"/>
          </w:tcPr>
          <w:p w14:paraId="0849552F"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005591C4"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237" w:type="dxa"/>
          </w:tcPr>
          <w:p w14:paraId="6DC5CDB0"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5870CFB3"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r>
      <w:tr w:rsidR="007476D6" w:rsidRPr="000536BB" w14:paraId="551EBDB9" w14:textId="77777777" w:rsidTr="000406A0">
        <w:trPr>
          <w:cantSplit/>
        </w:trPr>
        <w:tc>
          <w:tcPr>
            <w:tcW w:w="2781" w:type="dxa"/>
          </w:tcPr>
          <w:p w14:paraId="081D46F6" w14:textId="77777777" w:rsidR="007476D6" w:rsidRPr="000536BB"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637F4A7"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0BB187BC"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34B0DB57"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36" w:type="dxa"/>
            <w:tcBorders>
              <w:top w:val="single" w:sz="4" w:space="0" w:color="auto"/>
            </w:tcBorders>
          </w:tcPr>
          <w:p w14:paraId="7FDB5A3D"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D21DADC"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240" w:type="dxa"/>
          </w:tcPr>
          <w:p w14:paraId="36D5F7C6"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975" w:type="dxa"/>
          </w:tcPr>
          <w:p w14:paraId="498F3634"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8" w:type="dxa"/>
          </w:tcPr>
          <w:p w14:paraId="161F497A"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495285F7"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Non-</w:t>
            </w:r>
          </w:p>
        </w:tc>
        <w:tc>
          <w:tcPr>
            <w:tcW w:w="237" w:type="dxa"/>
          </w:tcPr>
          <w:p w14:paraId="7DEA3ADB"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1DE0D381"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r>
      <w:tr w:rsidR="007476D6" w:rsidRPr="000536BB" w14:paraId="328A44C2" w14:textId="77777777" w:rsidTr="000406A0">
        <w:trPr>
          <w:cantSplit/>
        </w:trPr>
        <w:tc>
          <w:tcPr>
            <w:tcW w:w="2781" w:type="dxa"/>
          </w:tcPr>
          <w:p w14:paraId="17615573" w14:textId="77777777" w:rsidR="007476D6" w:rsidRPr="000536BB"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0C17DE31"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Within</w:t>
            </w:r>
          </w:p>
        </w:tc>
        <w:tc>
          <w:tcPr>
            <w:tcW w:w="243" w:type="dxa"/>
          </w:tcPr>
          <w:p w14:paraId="0AB3C73C"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915" w:type="dxa"/>
            <w:vAlign w:val="bottom"/>
          </w:tcPr>
          <w:p w14:paraId="2DEEFC93"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36" w:type="dxa"/>
          </w:tcPr>
          <w:p w14:paraId="445C5A96"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31" w:type="dxa"/>
            <w:vAlign w:val="bottom"/>
          </w:tcPr>
          <w:p w14:paraId="260BF566"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Over</w:t>
            </w:r>
          </w:p>
        </w:tc>
        <w:tc>
          <w:tcPr>
            <w:tcW w:w="240" w:type="dxa"/>
          </w:tcPr>
          <w:p w14:paraId="33D219C8"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975" w:type="dxa"/>
          </w:tcPr>
          <w:p w14:paraId="1E33CB53"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performing</w:t>
            </w:r>
          </w:p>
        </w:tc>
        <w:tc>
          <w:tcPr>
            <w:tcW w:w="238" w:type="dxa"/>
          </w:tcPr>
          <w:p w14:paraId="440BF56F"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19D38BB4"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interest</w:t>
            </w:r>
          </w:p>
        </w:tc>
        <w:tc>
          <w:tcPr>
            <w:tcW w:w="237" w:type="dxa"/>
          </w:tcPr>
          <w:p w14:paraId="63A32CD7"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05FC13A5" w14:textId="77777777" w:rsidR="007476D6" w:rsidRPr="000536BB" w:rsidRDefault="007476D6" w:rsidP="000406A0">
            <w:pPr>
              <w:spacing w:line="200" w:lineRule="exact"/>
              <w:ind w:left="-117" w:right="-90"/>
              <w:jc w:val="center"/>
              <w:rPr>
                <w:rFonts w:ascii="CordiaUPC" w:hAnsi="CordiaUPC" w:cs="CordiaUPC"/>
                <w:sz w:val="26"/>
                <w:szCs w:val="26"/>
                <w:lang w:val="en-US"/>
              </w:rPr>
            </w:pPr>
          </w:p>
        </w:tc>
      </w:tr>
      <w:tr w:rsidR="007476D6" w:rsidRPr="000536BB" w14:paraId="5106D112" w14:textId="77777777" w:rsidTr="000406A0">
        <w:trPr>
          <w:cantSplit/>
        </w:trPr>
        <w:tc>
          <w:tcPr>
            <w:tcW w:w="2781" w:type="dxa"/>
          </w:tcPr>
          <w:p w14:paraId="7D7C9992" w14:textId="77777777" w:rsidR="007476D6" w:rsidRPr="000536BB"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301C60BD"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3 months</w:t>
            </w:r>
          </w:p>
        </w:tc>
        <w:tc>
          <w:tcPr>
            <w:tcW w:w="243" w:type="dxa"/>
          </w:tcPr>
          <w:p w14:paraId="4BB7FF50"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915" w:type="dxa"/>
            <w:vAlign w:val="bottom"/>
          </w:tcPr>
          <w:p w14:paraId="6CCA72EE"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to 1 year</w:t>
            </w:r>
          </w:p>
        </w:tc>
        <w:tc>
          <w:tcPr>
            <w:tcW w:w="236" w:type="dxa"/>
          </w:tcPr>
          <w:p w14:paraId="2DA8109E"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31" w:type="dxa"/>
            <w:vAlign w:val="bottom"/>
          </w:tcPr>
          <w:p w14:paraId="2392567E"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1 year</w:t>
            </w:r>
          </w:p>
        </w:tc>
        <w:tc>
          <w:tcPr>
            <w:tcW w:w="240" w:type="dxa"/>
          </w:tcPr>
          <w:p w14:paraId="400CD220"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975" w:type="dxa"/>
          </w:tcPr>
          <w:p w14:paraId="46E5F1DD"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assets</w:t>
            </w:r>
          </w:p>
        </w:tc>
        <w:tc>
          <w:tcPr>
            <w:tcW w:w="238" w:type="dxa"/>
          </w:tcPr>
          <w:p w14:paraId="7E7C75C3"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07BEA8D0"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bearing</w:t>
            </w:r>
          </w:p>
        </w:tc>
        <w:tc>
          <w:tcPr>
            <w:tcW w:w="237" w:type="dxa"/>
          </w:tcPr>
          <w:p w14:paraId="385EE77D" w14:textId="77777777" w:rsidR="007476D6" w:rsidRPr="000536BB" w:rsidRDefault="007476D6" w:rsidP="000406A0">
            <w:pPr>
              <w:spacing w:line="200" w:lineRule="exact"/>
              <w:ind w:left="-117" w:right="-90"/>
              <w:jc w:val="center"/>
              <w:rPr>
                <w:rFonts w:ascii="CordiaUPC" w:hAnsi="CordiaUPC" w:cs="CordiaUPC"/>
                <w:sz w:val="26"/>
                <w:szCs w:val="26"/>
              </w:rPr>
            </w:pPr>
          </w:p>
        </w:tc>
        <w:tc>
          <w:tcPr>
            <w:tcW w:w="879" w:type="dxa"/>
            <w:gridSpan w:val="2"/>
          </w:tcPr>
          <w:p w14:paraId="2BE37B88" w14:textId="77777777" w:rsidR="007476D6" w:rsidRPr="000536BB" w:rsidRDefault="007476D6" w:rsidP="000406A0">
            <w:pPr>
              <w:spacing w:line="200" w:lineRule="exact"/>
              <w:ind w:left="-117" w:right="-90"/>
              <w:jc w:val="center"/>
              <w:rPr>
                <w:rFonts w:ascii="CordiaUPC" w:hAnsi="CordiaUPC" w:cs="CordiaUPC"/>
                <w:sz w:val="26"/>
                <w:szCs w:val="26"/>
              </w:rPr>
            </w:pPr>
            <w:r w:rsidRPr="000536BB">
              <w:rPr>
                <w:rFonts w:ascii="CordiaUPC" w:hAnsi="CordiaUPC" w:cs="CordiaUPC" w:hint="cs"/>
                <w:sz w:val="26"/>
                <w:szCs w:val="26"/>
              </w:rPr>
              <w:t>Total</w:t>
            </w:r>
          </w:p>
        </w:tc>
      </w:tr>
      <w:tr w:rsidR="007476D6" w:rsidRPr="000536BB" w14:paraId="0414C2B4" w14:textId="77777777" w:rsidTr="000406A0">
        <w:trPr>
          <w:cantSplit/>
          <w:trHeight w:val="80"/>
        </w:trPr>
        <w:tc>
          <w:tcPr>
            <w:tcW w:w="2781" w:type="dxa"/>
          </w:tcPr>
          <w:p w14:paraId="0D8F7004" w14:textId="77777777" w:rsidR="007476D6" w:rsidRPr="000536BB" w:rsidRDefault="007476D6" w:rsidP="000406A0">
            <w:pPr>
              <w:tabs>
                <w:tab w:val="left" w:pos="356"/>
              </w:tabs>
              <w:spacing w:line="200" w:lineRule="exact"/>
              <w:ind w:left="-18" w:right="9"/>
              <w:rPr>
                <w:rFonts w:ascii="CordiaUPC" w:hAnsi="CordiaUPC" w:cs="CordiaUPC"/>
                <w:b/>
                <w:bCs/>
                <w:i/>
                <w:iCs/>
                <w:color w:val="000000"/>
                <w:sz w:val="26"/>
                <w:szCs w:val="26"/>
                <w:lang w:val="en-US"/>
              </w:rPr>
            </w:pPr>
          </w:p>
        </w:tc>
        <w:tc>
          <w:tcPr>
            <w:tcW w:w="6669" w:type="dxa"/>
            <w:gridSpan w:val="12"/>
            <w:vAlign w:val="bottom"/>
          </w:tcPr>
          <w:p w14:paraId="52C90013" w14:textId="77777777" w:rsidR="007476D6" w:rsidRPr="000536BB" w:rsidRDefault="007476D6" w:rsidP="000406A0">
            <w:pPr>
              <w:tabs>
                <w:tab w:val="decimal" w:pos="538"/>
                <w:tab w:val="decimal" w:pos="628"/>
              </w:tabs>
              <w:spacing w:line="200" w:lineRule="exact"/>
              <w:ind w:right="-18"/>
              <w:jc w:val="center"/>
              <w:rPr>
                <w:rFonts w:ascii="CordiaUPC" w:hAnsi="CordiaUPC" w:cs="CordiaUPC"/>
                <w:sz w:val="26"/>
                <w:szCs w:val="26"/>
              </w:rPr>
            </w:pPr>
            <w:r w:rsidRPr="000536BB">
              <w:rPr>
                <w:rFonts w:ascii="CordiaUPC" w:hAnsi="CordiaUPC" w:cs="CordiaUPC" w:hint="cs"/>
                <w:i/>
                <w:iCs/>
                <w:sz w:val="26"/>
                <w:szCs w:val="26"/>
              </w:rPr>
              <w:t>(in million Baht)</w:t>
            </w:r>
          </w:p>
        </w:tc>
      </w:tr>
      <w:tr w:rsidR="007476D6" w:rsidRPr="000536BB" w14:paraId="0FE952A7" w14:textId="77777777" w:rsidTr="000406A0">
        <w:trPr>
          <w:cantSplit/>
          <w:trHeight w:val="80"/>
        </w:trPr>
        <w:tc>
          <w:tcPr>
            <w:tcW w:w="2781" w:type="dxa"/>
          </w:tcPr>
          <w:p w14:paraId="2B7E3927" w14:textId="77777777" w:rsidR="007476D6" w:rsidRPr="000536BB" w:rsidRDefault="007476D6" w:rsidP="000406A0">
            <w:pPr>
              <w:tabs>
                <w:tab w:val="left" w:pos="356"/>
              </w:tabs>
              <w:spacing w:line="20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assets</w:t>
            </w:r>
          </w:p>
        </w:tc>
        <w:tc>
          <w:tcPr>
            <w:tcW w:w="995" w:type="dxa"/>
            <w:vAlign w:val="bottom"/>
          </w:tcPr>
          <w:p w14:paraId="246344C4" w14:textId="77777777" w:rsidR="007476D6" w:rsidRPr="000536BB" w:rsidRDefault="007476D6" w:rsidP="000406A0">
            <w:pPr>
              <w:tabs>
                <w:tab w:val="decimal" w:pos="695"/>
              </w:tabs>
              <w:spacing w:line="200" w:lineRule="exact"/>
              <w:ind w:left="-126" w:right="-180"/>
              <w:rPr>
                <w:rFonts w:ascii="CordiaUPC" w:hAnsi="CordiaUPC" w:cs="CordiaUPC"/>
                <w:sz w:val="26"/>
                <w:szCs w:val="26"/>
              </w:rPr>
            </w:pPr>
          </w:p>
        </w:tc>
        <w:tc>
          <w:tcPr>
            <w:tcW w:w="243" w:type="dxa"/>
          </w:tcPr>
          <w:p w14:paraId="0F51E481" w14:textId="77777777" w:rsidR="007476D6" w:rsidRPr="000536BB" w:rsidRDefault="007476D6" w:rsidP="000406A0">
            <w:pPr>
              <w:tabs>
                <w:tab w:val="decimal" w:pos="695"/>
              </w:tabs>
              <w:spacing w:line="200" w:lineRule="exact"/>
              <w:ind w:left="-108" w:right="-18"/>
              <w:rPr>
                <w:rFonts w:ascii="CordiaUPC" w:hAnsi="CordiaUPC" w:cs="CordiaUPC"/>
                <w:sz w:val="26"/>
                <w:szCs w:val="26"/>
              </w:rPr>
            </w:pPr>
          </w:p>
        </w:tc>
        <w:tc>
          <w:tcPr>
            <w:tcW w:w="915" w:type="dxa"/>
            <w:vAlign w:val="bottom"/>
          </w:tcPr>
          <w:p w14:paraId="53B7DF69" w14:textId="77777777" w:rsidR="007476D6" w:rsidRPr="000536BB" w:rsidRDefault="007476D6" w:rsidP="000406A0">
            <w:pPr>
              <w:tabs>
                <w:tab w:val="decimal" w:pos="695"/>
              </w:tabs>
              <w:spacing w:line="200" w:lineRule="exact"/>
              <w:ind w:left="-108" w:right="-18"/>
              <w:rPr>
                <w:rFonts w:ascii="CordiaUPC" w:hAnsi="CordiaUPC" w:cs="CordiaUPC"/>
                <w:sz w:val="26"/>
                <w:szCs w:val="26"/>
              </w:rPr>
            </w:pPr>
          </w:p>
        </w:tc>
        <w:tc>
          <w:tcPr>
            <w:tcW w:w="236" w:type="dxa"/>
          </w:tcPr>
          <w:p w14:paraId="5002A1F9" w14:textId="77777777" w:rsidR="007476D6" w:rsidRPr="000536BB" w:rsidRDefault="007476D6" w:rsidP="000406A0">
            <w:pPr>
              <w:tabs>
                <w:tab w:val="decimal" w:pos="695"/>
              </w:tabs>
              <w:spacing w:line="200" w:lineRule="exact"/>
              <w:ind w:right="-18"/>
              <w:rPr>
                <w:rFonts w:ascii="CordiaUPC" w:hAnsi="CordiaUPC" w:cs="CordiaUPC"/>
                <w:sz w:val="26"/>
                <w:szCs w:val="26"/>
              </w:rPr>
            </w:pPr>
          </w:p>
        </w:tc>
        <w:tc>
          <w:tcPr>
            <w:tcW w:w="831" w:type="dxa"/>
            <w:vAlign w:val="bottom"/>
          </w:tcPr>
          <w:p w14:paraId="100CBDB4" w14:textId="77777777" w:rsidR="007476D6" w:rsidRPr="000536BB" w:rsidRDefault="007476D6" w:rsidP="000406A0">
            <w:pPr>
              <w:tabs>
                <w:tab w:val="decimal" w:pos="695"/>
              </w:tabs>
              <w:spacing w:line="200" w:lineRule="exact"/>
              <w:ind w:right="-18"/>
              <w:rPr>
                <w:rFonts w:ascii="CordiaUPC" w:hAnsi="CordiaUPC" w:cs="CordiaUPC"/>
                <w:sz w:val="26"/>
                <w:szCs w:val="26"/>
              </w:rPr>
            </w:pPr>
          </w:p>
        </w:tc>
        <w:tc>
          <w:tcPr>
            <w:tcW w:w="240" w:type="dxa"/>
          </w:tcPr>
          <w:p w14:paraId="53D6599D" w14:textId="77777777" w:rsidR="007476D6" w:rsidRPr="000536BB" w:rsidRDefault="007476D6" w:rsidP="000406A0">
            <w:pPr>
              <w:tabs>
                <w:tab w:val="decimal" w:pos="695"/>
              </w:tabs>
              <w:spacing w:line="200" w:lineRule="exact"/>
              <w:ind w:right="-18"/>
              <w:rPr>
                <w:rFonts w:ascii="CordiaUPC" w:hAnsi="CordiaUPC" w:cs="CordiaUPC"/>
                <w:sz w:val="26"/>
                <w:szCs w:val="26"/>
                <w:u w:val="single"/>
              </w:rPr>
            </w:pPr>
          </w:p>
        </w:tc>
        <w:tc>
          <w:tcPr>
            <w:tcW w:w="975" w:type="dxa"/>
          </w:tcPr>
          <w:p w14:paraId="6138B0DA" w14:textId="77777777" w:rsidR="007476D6" w:rsidRPr="000536BB" w:rsidRDefault="007476D6" w:rsidP="000406A0">
            <w:pPr>
              <w:tabs>
                <w:tab w:val="decimal" w:pos="695"/>
              </w:tabs>
              <w:spacing w:line="200" w:lineRule="exact"/>
              <w:ind w:right="-18"/>
              <w:rPr>
                <w:rFonts w:ascii="CordiaUPC" w:hAnsi="CordiaUPC" w:cs="CordiaUPC"/>
                <w:sz w:val="26"/>
                <w:szCs w:val="26"/>
                <w:u w:val="single"/>
              </w:rPr>
            </w:pPr>
          </w:p>
        </w:tc>
        <w:tc>
          <w:tcPr>
            <w:tcW w:w="238" w:type="dxa"/>
          </w:tcPr>
          <w:p w14:paraId="56E58CB6" w14:textId="77777777" w:rsidR="007476D6" w:rsidRPr="000536BB" w:rsidRDefault="007476D6" w:rsidP="000406A0">
            <w:pPr>
              <w:tabs>
                <w:tab w:val="decimal" w:pos="695"/>
              </w:tabs>
              <w:spacing w:line="200" w:lineRule="exact"/>
              <w:ind w:right="-18"/>
              <w:rPr>
                <w:rFonts w:ascii="CordiaUPC" w:hAnsi="CordiaUPC" w:cs="CordiaUPC"/>
                <w:sz w:val="26"/>
                <w:szCs w:val="26"/>
                <w:u w:val="single"/>
              </w:rPr>
            </w:pPr>
          </w:p>
        </w:tc>
        <w:tc>
          <w:tcPr>
            <w:tcW w:w="880" w:type="dxa"/>
            <w:vAlign w:val="bottom"/>
          </w:tcPr>
          <w:p w14:paraId="3F540313" w14:textId="77777777" w:rsidR="007476D6" w:rsidRPr="000536BB" w:rsidRDefault="007476D6" w:rsidP="000406A0">
            <w:pPr>
              <w:tabs>
                <w:tab w:val="decimal" w:pos="695"/>
              </w:tabs>
              <w:spacing w:line="200" w:lineRule="exact"/>
              <w:ind w:right="-18"/>
              <w:rPr>
                <w:rFonts w:ascii="CordiaUPC" w:hAnsi="CordiaUPC" w:cs="CordiaUPC"/>
                <w:sz w:val="26"/>
                <w:szCs w:val="26"/>
              </w:rPr>
            </w:pPr>
          </w:p>
        </w:tc>
        <w:tc>
          <w:tcPr>
            <w:tcW w:w="237" w:type="dxa"/>
          </w:tcPr>
          <w:p w14:paraId="1506CB65" w14:textId="77777777" w:rsidR="007476D6" w:rsidRPr="000536BB" w:rsidRDefault="007476D6" w:rsidP="000406A0">
            <w:pPr>
              <w:tabs>
                <w:tab w:val="decimal" w:pos="695"/>
              </w:tabs>
              <w:spacing w:line="200" w:lineRule="exact"/>
              <w:ind w:right="-18"/>
              <w:rPr>
                <w:rFonts w:ascii="CordiaUPC" w:hAnsi="CordiaUPC" w:cs="CordiaUPC"/>
                <w:sz w:val="26"/>
                <w:szCs w:val="26"/>
              </w:rPr>
            </w:pPr>
          </w:p>
        </w:tc>
        <w:tc>
          <w:tcPr>
            <w:tcW w:w="879" w:type="dxa"/>
            <w:gridSpan w:val="2"/>
            <w:vAlign w:val="bottom"/>
          </w:tcPr>
          <w:p w14:paraId="40B58CDA" w14:textId="77777777" w:rsidR="007476D6" w:rsidRPr="000536BB" w:rsidRDefault="007476D6" w:rsidP="000406A0">
            <w:pPr>
              <w:tabs>
                <w:tab w:val="decimal" w:pos="695"/>
              </w:tabs>
              <w:spacing w:line="200" w:lineRule="exact"/>
              <w:ind w:right="-18"/>
              <w:rPr>
                <w:rFonts w:ascii="CordiaUPC" w:hAnsi="CordiaUPC" w:cs="CordiaUPC"/>
                <w:sz w:val="26"/>
                <w:szCs w:val="26"/>
              </w:rPr>
            </w:pPr>
          </w:p>
        </w:tc>
      </w:tr>
      <w:tr w:rsidR="007476D6" w:rsidRPr="000536BB" w14:paraId="4DA78F58" w14:textId="77777777" w:rsidTr="000406A0">
        <w:trPr>
          <w:cantSplit/>
          <w:trHeight w:val="80"/>
        </w:trPr>
        <w:tc>
          <w:tcPr>
            <w:tcW w:w="2781" w:type="dxa"/>
          </w:tcPr>
          <w:p w14:paraId="051480C7" w14:textId="77777777" w:rsidR="007476D6" w:rsidRPr="000536BB" w:rsidRDefault="007476D6" w:rsidP="000406A0">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Cash </w:t>
            </w:r>
          </w:p>
        </w:tc>
        <w:tc>
          <w:tcPr>
            <w:tcW w:w="995" w:type="dxa"/>
          </w:tcPr>
          <w:p w14:paraId="7E9CF6EE" w14:textId="77777777" w:rsidR="007476D6" w:rsidRPr="000536BB" w:rsidRDefault="007476D6" w:rsidP="000406A0">
            <w:pPr>
              <w:tabs>
                <w:tab w:val="decimal" w:pos="779"/>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3" w:type="dxa"/>
          </w:tcPr>
          <w:p w14:paraId="66BA01D8"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08E59F34" w14:textId="77777777" w:rsidR="007476D6" w:rsidRPr="000536BB" w:rsidRDefault="007476D6" w:rsidP="000406A0">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6" w:type="dxa"/>
          </w:tcPr>
          <w:p w14:paraId="6C19384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1E91B479" w14:textId="77777777" w:rsidR="007476D6" w:rsidRPr="000536BB" w:rsidRDefault="007476D6" w:rsidP="000406A0">
            <w:pPr>
              <w:tabs>
                <w:tab w:val="decimal" w:pos="615"/>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0" w:type="dxa"/>
          </w:tcPr>
          <w:p w14:paraId="56C538FB"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6727E9C5" w14:textId="77777777" w:rsidR="007476D6" w:rsidRPr="000536BB" w:rsidRDefault="007476D6" w:rsidP="000406A0">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8" w:type="dxa"/>
          </w:tcPr>
          <w:p w14:paraId="01401CB0"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1399318E" w14:textId="77777777" w:rsidR="007476D6" w:rsidRPr="000536BB" w:rsidRDefault="007476D6" w:rsidP="000406A0">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lang w:bidi="th-TH"/>
              </w:rPr>
              <w:t>21,943</w:t>
            </w:r>
          </w:p>
        </w:tc>
        <w:tc>
          <w:tcPr>
            <w:tcW w:w="237" w:type="dxa"/>
          </w:tcPr>
          <w:p w14:paraId="770ECF1A"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0E2C1ED5"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21,943</w:t>
            </w:r>
          </w:p>
        </w:tc>
      </w:tr>
      <w:tr w:rsidR="007476D6" w:rsidRPr="000536BB" w14:paraId="66856CAB" w14:textId="77777777" w:rsidTr="000406A0">
        <w:trPr>
          <w:cantSplit/>
        </w:trPr>
        <w:tc>
          <w:tcPr>
            <w:tcW w:w="2781" w:type="dxa"/>
          </w:tcPr>
          <w:p w14:paraId="30330520" w14:textId="77777777" w:rsidR="007476D6" w:rsidRPr="000536BB" w:rsidRDefault="007476D6" w:rsidP="000406A0">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30587484" w14:textId="77777777" w:rsidR="007476D6" w:rsidRPr="000536BB" w:rsidRDefault="007476D6" w:rsidP="000406A0">
            <w:pPr>
              <w:tabs>
                <w:tab w:val="decimal" w:pos="779"/>
              </w:tabs>
              <w:spacing w:line="200" w:lineRule="exact"/>
              <w:ind w:left="-135" w:right="-135"/>
              <w:rPr>
                <w:rFonts w:ascii="CordiaUPC" w:hAnsi="CordiaUPC" w:cs="CordiaUPC"/>
                <w:sz w:val="26"/>
                <w:szCs w:val="26"/>
              </w:rPr>
            </w:pPr>
          </w:p>
        </w:tc>
        <w:tc>
          <w:tcPr>
            <w:tcW w:w="243" w:type="dxa"/>
          </w:tcPr>
          <w:p w14:paraId="4C7AC844" w14:textId="77777777" w:rsidR="007476D6" w:rsidRPr="000536BB" w:rsidRDefault="007476D6" w:rsidP="000406A0">
            <w:pPr>
              <w:tabs>
                <w:tab w:val="decimal" w:pos="710"/>
              </w:tabs>
              <w:spacing w:line="200" w:lineRule="exact"/>
              <w:ind w:left="-135" w:right="162"/>
              <w:rPr>
                <w:rFonts w:ascii="CordiaUPC" w:hAnsi="CordiaUPC" w:cs="CordiaUPC"/>
                <w:sz w:val="26"/>
                <w:szCs w:val="26"/>
              </w:rPr>
            </w:pPr>
          </w:p>
        </w:tc>
        <w:tc>
          <w:tcPr>
            <w:tcW w:w="915" w:type="dxa"/>
            <w:vAlign w:val="bottom"/>
          </w:tcPr>
          <w:p w14:paraId="1D61AA27" w14:textId="77777777" w:rsidR="007476D6" w:rsidRPr="000536BB" w:rsidRDefault="007476D6" w:rsidP="000406A0">
            <w:pPr>
              <w:tabs>
                <w:tab w:val="decimal" w:pos="642"/>
              </w:tabs>
              <w:spacing w:line="200" w:lineRule="exact"/>
              <w:ind w:left="-135" w:right="-108"/>
              <w:rPr>
                <w:rFonts w:ascii="CordiaUPC" w:hAnsi="CordiaUPC" w:cs="CordiaUPC"/>
                <w:sz w:val="26"/>
                <w:szCs w:val="26"/>
              </w:rPr>
            </w:pPr>
          </w:p>
        </w:tc>
        <w:tc>
          <w:tcPr>
            <w:tcW w:w="236" w:type="dxa"/>
          </w:tcPr>
          <w:p w14:paraId="46C95EA7" w14:textId="77777777" w:rsidR="007476D6" w:rsidRPr="000536BB" w:rsidRDefault="007476D6" w:rsidP="000406A0">
            <w:pPr>
              <w:tabs>
                <w:tab w:val="decimal" w:pos="642"/>
              </w:tabs>
              <w:spacing w:line="200" w:lineRule="exact"/>
              <w:ind w:left="-135" w:right="162"/>
              <w:rPr>
                <w:rFonts w:ascii="CordiaUPC" w:hAnsi="CordiaUPC" w:cs="CordiaUPC"/>
                <w:sz w:val="26"/>
                <w:szCs w:val="26"/>
              </w:rPr>
            </w:pPr>
          </w:p>
        </w:tc>
        <w:tc>
          <w:tcPr>
            <w:tcW w:w="831" w:type="dxa"/>
            <w:vAlign w:val="bottom"/>
          </w:tcPr>
          <w:p w14:paraId="36410742" w14:textId="77777777" w:rsidR="007476D6" w:rsidRPr="000536BB" w:rsidRDefault="007476D6" w:rsidP="000406A0">
            <w:pPr>
              <w:tabs>
                <w:tab w:val="decimal" w:pos="615"/>
                <w:tab w:val="decimal" w:pos="642"/>
              </w:tabs>
              <w:spacing w:line="200" w:lineRule="exact"/>
              <w:ind w:left="-135" w:right="-18"/>
              <w:rPr>
                <w:rFonts w:ascii="CordiaUPC" w:hAnsi="CordiaUPC" w:cs="CordiaUPC"/>
                <w:sz w:val="26"/>
                <w:szCs w:val="26"/>
              </w:rPr>
            </w:pPr>
          </w:p>
        </w:tc>
        <w:tc>
          <w:tcPr>
            <w:tcW w:w="240" w:type="dxa"/>
          </w:tcPr>
          <w:p w14:paraId="77C0399A" w14:textId="77777777" w:rsidR="007476D6" w:rsidRPr="000536BB" w:rsidRDefault="007476D6" w:rsidP="000406A0">
            <w:pPr>
              <w:tabs>
                <w:tab w:val="decimal" w:pos="710"/>
              </w:tabs>
              <w:spacing w:line="200" w:lineRule="exact"/>
              <w:ind w:left="-135" w:right="162"/>
              <w:rPr>
                <w:rFonts w:ascii="CordiaUPC" w:hAnsi="CordiaUPC" w:cs="CordiaUPC"/>
                <w:sz w:val="26"/>
                <w:szCs w:val="26"/>
                <w:lang w:val="en-US"/>
              </w:rPr>
            </w:pPr>
          </w:p>
        </w:tc>
        <w:tc>
          <w:tcPr>
            <w:tcW w:w="975" w:type="dxa"/>
          </w:tcPr>
          <w:p w14:paraId="246EC5DA" w14:textId="77777777" w:rsidR="007476D6" w:rsidRPr="000536BB" w:rsidRDefault="007476D6" w:rsidP="000406A0">
            <w:pPr>
              <w:tabs>
                <w:tab w:val="decimal" w:pos="710"/>
              </w:tabs>
              <w:spacing w:line="200" w:lineRule="exact"/>
              <w:ind w:left="-135" w:right="-18"/>
              <w:rPr>
                <w:rFonts w:ascii="CordiaUPC" w:hAnsi="CordiaUPC" w:cs="CordiaUPC"/>
                <w:sz w:val="26"/>
                <w:szCs w:val="26"/>
              </w:rPr>
            </w:pPr>
          </w:p>
        </w:tc>
        <w:tc>
          <w:tcPr>
            <w:tcW w:w="238" w:type="dxa"/>
          </w:tcPr>
          <w:p w14:paraId="48A90E3E" w14:textId="77777777" w:rsidR="007476D6" w:rsidRPr="000536BB" w:rsidRDefault="007476D6" w:rsidP="000406A0">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18943665" w14:textId="77777777" w:rsidR="007476D6" w:rsidRPr="000536BB" w:rsidRDefault="007476D6" w:rsidP="000406A0">
            <w:pPr>
              <w:tabs>
                <w:tab w:val="decimal" w:pos="695"/>
              </w:tabs>
              <w:spacing w:line="200" w:lineRule="exact"/>
              <w:ind w:left="-135"/>
              <w:rPr>
                <w:rFonts w:ascii="CordiaUPC" w:hAnsi="CordiaUPC" w:cs="CordiaUPC"/>
                <w:sz w:val="26"/>
                <w:szCs w:val="26"/>
              </w:rPr>
            </w:pPr>
          </w:p>
        </w:tc>
        <w:tc>
          <w:tcPr>
            <w:tcW w:w="237" w:type="dxa"/>
          </w:tcPr>
          <w:p w14:paraId="08F77A51" w14:textId="77777777" w:rsidR="007476D6" w:rsidRPr="000536BB" w:rsidRDefault="007476D6" w:rsidP="000406A0">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191C1CB1" w14:textId="77777777" w:rsidR="007476D6" w:rsidRPr="000536BB" w:rsidRDefault="007476D6" w:rsidP="000406A0">
            <w:pPr>
              <w:tabs>
                <w:tab w:val="decimal" w:pos="695"/>
              </w:tabs>
              <w:spacing w:line="200" w:lineRule="exact"/>
              <w:ind w:left="-135"/>
              <w:rPr>
                <w:rFonts w:ascii="CordiaUPC" w:hAnsi="CordiaUPC" w:cs="CordiaUPC"/>
                <w:sz w:val="26"/>
                <w:szCs w:val="26"/>
              </w:rPr>
            </w:pPr>
          </w:p>
        </w:tc>
      </w:tr>
      <w:tr w:rsidR="007476D6" w:rsidRPr="000536BB" w14:paraId="00C2642C" w14:textId="77777777" w:rsidTr="000406A0">
        <w:trPr>
          <w:cantSplit/>
        </w:trPr>
        <w:tc>
          <w:tcPr>
            <w:tcW w:w="2781" w:type="dxa"/>
          </w:tcPr>
          <w:p w14:paraId="27A6C912" w14:textId="77777777" w:rsidR="007476D6" w:rsidRPr="000536BB" w:rsidRDefault="007476D6" w:rsidP="000406A0">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447C6F10" w14:textId="77777777" w:rsidR="007476D6" w:rsidRPr="000536BB"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192,953</w:t>
            </w:r>
          </w:p>
        </w:tc>
        <w:tc>
          <w:tcPr>
            <w:tcW w:w="243" w:type="dxa"/>
          </w:tcPr>
          <w:p w14:paraId="74BD8323"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255CDD1D"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937</w:t>
            </w:r>
          </w:p>
        </w:tc>
        <w:tc>
          <w:tcPr>
            <w:tcW w:w="236" w:type="dxa"/>
          </w:tcPr>
          <w:p w14:paraId="769B5DB3"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416696C3"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17B27EB3"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35B353E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3BA755B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1D90CE56"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17,349</w:t>
            </w:r>
          </w:p>
        </w:tc>
        <w:tc>
          <w:tcPr>
            <w:tcW w:w="237" w:type="dxa"/>
          </w:tcPr>
          <w:p w14:paraId="57488631"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1450F48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211,239</w:t>
            </w:r>
          </w:p>
        </w:tc>
      </w:tr>
      <w:tr w:rsidR="007476D6" w:rsidRPr="000536BB" w14:paraId="639DD5E7" w14:textId="77777777" w:rsidTr="000406A0">
        <w:trPr>
          <w:cantSplit/>
        </w:trPr>
        <w:tc>
          <w:tcPr>
            <w:tcW w:w="2781" w:type="dxa"/>
          </w:tcPr>
          <w:p w14:paraId="3C89A023" w14:textId="77777777" w:rsidR="007476D6" w:rsidRPr="000536BB" w:rsidRDefault="007476D6" w:rsidP="000406A0">
            <w:pPr>
              <w:tabs>
                <w:tab w:val="left" w:pos="356"/>
              </w:tabs>
              <w:spacing w:line="200" w:lineRule="exact"/>
              <w:ind w:left="145" w:right="-108" w:hanging="163"/>
              <w:rPr>
                <w:rFonts w:ascii="CordiaUPC" w:hAnsi="CordiaUPC" w:cs="CordiaUPC"/>
                <w:sz w:val="26"/>
                <w:szCs w:val="26"/>
                <w:lang w:val="en-US"/>
              </w:rPr>
            </w:pPr>
            <w:r w:rsidRPr="000536BB">
              <w:rPr>
                <w:rFonts w:ascii="CordiaUPC" w:hAnsi="CordiaUPC" w:cs="CordiaUPC" w:hint="cs"/>
                <w:sz w:val="26"/>
                <w:szCs w:val="26"/>
                <w:lang w:val="en-US"/>
              </w:rPr>
              <w:t>Financial assets measured at fair value through profit or loss</w:t>
            </w:r>
          </w:p>
        </w:tc>
        <w:tc>
          <w:tcPr>
            <w:tcW w:w="995" w:type="dxa"/>
            <w:vAlign w:val="bottom"/>
          </w:tcPr>
          <w:p w14:paraId="06D12261" w14:textId="77777777" w:rsidR="007476D6" w:rsidRPr="000536BB"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979</w:t>
            </w:r>
          </w:p>
        </w:tc>
        <w:tc>
          <w:tcPr>
            <w:tcW w:w="243" w:type="dxa"/>
            <w:vAlign w:val="bottom"/>
          </w:tcPr>
          <w:p w14:paraId="2020A301"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vAlign w:val="bottom"/>
          </w:tcPr>
          <w:p w14:paraId="1F1A26F2"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4954D3A0"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vAlign w:val="bottom"/>
          </w:tcPr>
          <w:p w14:paraId="5647866D"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2,435</w:t>
            </w:r>
          </w:p>
        </w:tc>
        <w:tc>
          <w:tcPr>
            <w:tcW w:w="240" w:type="dxa"/>
            <w:vAlign w:val="bottom"/>
          </w:tcPr>
          <w:p w14:paraId="10FCF39E"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vAlign w:val="bottom"/>
          </w:tcPr>
          <w:p w14:paraId="531ABD14"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43D48973"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vAlign w:val="bottom"/>
          </w:tcPr>
          <w:p w14:paraId="4BA9CACE"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374</w:t>
            </w:r>
          </w:p>
        </w:tc>
        <w:tc>
          <w:tcPr>
            <w:tcW w:w="237" w:type="dxa"/>
            <w:vAlign w:val="bottom"/>
          </w:tcPr>
          <w:p w14:paraId="4BD62C5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27091FF"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3,788</w:t>
            </w:r>
          </w:p>
        </w:tc>
      </w:tr>
      <w:tr w:rsidR="007476D6" w:rsidRPr="000536BB" w14:paraId="4DEC1843" w14:textId="77777777" w:rsidTr="000406A0">
        <w:trPr>
          <w:cantSplit/>
        </w:trPr>
        <w:tc>
          <w:tcPr>
            <w:tcW w:w="2781" w:type="dxa"/>
          </w:tcPr>
          <w:p w14:paraId="3923D8E8"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color w:val="000000"/>
                <w:sz w:val="26"/>
                <w:szCs w:val="26"/>
              </w:rPr>
              <w:t xml:space="preserve">Investments, net </w:t>
            </w:r>
          </w:p>
        </w:tc>
        <w:tc>
          <w:tcPr>
            <w:tcW w:w="995" w:type="dxa"/>
          </w:tcPr>
          <w:p w14:paraId="2F451BE4" w14:textId="77777777" w:rsidR="007476D6" w:rsidRPr="000536BB"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27,444</w:t>
            </w:r>
          </w:p>
        </w:tc>
        <w:tc>
          <w:tcPr>
            <w:tcW w:w="243" w:type="dxa"/>
          </w:tcPr>
          <w:p w14:paraId="094BCAFB"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3BB6A7C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20,186</w:t>
            </w:r>
          </w:p>
        </w:tc>
        <w:tc>
          <w:tcPr>
            <w:tcW w:w="236" w:type="dxa"/>
          </w:tcPr>
          <w:p w14:paraId="695001D1"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3D629E6B"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83,571</w:t>
            </w:r>
          </w:p>
        </w:tc>
        <w:tc>
          <w:tcPr>
            <w:tcW w:w="240" w:type="dxa"/>
          </w:tcPr>
          <w:p w14:paraId="0B645381"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22E42D2B"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1,563</w:t>
            </w:r>
          </w:p>
        </w:tc>
        <w:tc>
          <w:tcPr>
            <w:tcW w:w="238" w:type="dxa"/>
          </w:tcPr>
          <w:p w14:paraId="26A59208"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38DFF45B"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1,587</w:t>
            </w:r>
          </w:p>
        </w:tc>
        <w:tc>
          <w:tcPr>
            <w:tcW w:w="237" w:type="dxa"/>
          </w:tcPr>
          <w:p w14:paraId="02AE0A6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69D29006"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134,351</w:t>
            </w:r>
          </w:p>
        </w:tc>
      </w:tr>
      <w:tr w:rsidR="007476D6" w:rsidRPr="000536BB" w14:paraId="67686788" w14:textId="77777777" w:rsidTr="000406A0">
        <w:trPr>
          <w:cantSplit/>
        </w:trPr>
        <w:tc>
          <w:tcPr>
            <w:tcW w:w="2781" w:type="dxa"/>
          </w:tcPr>
          <w:p w14:paraId="756BAA43" w14:textId="77777777" w:rsidR="007476D6" w:rsidRPr="000536BB" w:rsidRDefault="007476D6" w:rsidP="000406A0">
            <w:pPr>
              <w:tabs>
                <w:tab w:val="left" w:pos="266"/>
              </w:tabs>
              <w:spacing w:line="20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Investments in subsidiaries and  </w:t>
            </w:r>
          </w:p>
          <w:p w14:paraId="3E6FCA12" w14:textId="77777777" w:rsidR="007476D6" w:rsidRPr="000536BB" w:rsidRDefault="007476D6" w:rsidP="000406A0">
            <w:pPr>
              <w:tabs>
                <w:tab w:val="left" w:pos="266"/>
              </w:tabs>
              <w:spacing w:line="200" w:lineRule="exact"/>
              <w:ind w:left="-18" w:right="9"/>
              <w:rPr>
                <w:rFonts w:ascii="CordiaUPC" w:hAnsi="CordiaUPC" w:cs="CordiaUPC"/>
                <w:color w:val="000000"/>
                <w:sz w:val="26"/>
                <w:szCs w:val="26"/>
              </w:rPr>
            </w:pPr>
            <w:r w:rsidRPr="000536BB">
              <w:rPr>
                <w:rFonts w:ascii="CordiaUPC" w:hAnsi="CordiaUPC" w:cs="CordiaUPC" w:hint="cs"/>
                <w:color w:val="000000"/>
                <w:sz w:val="26"/>
                <w:szCs w:val="26"/>
              </w:rPr>
              <w:t xml:space="preserve">    associate, net</w:t>
            </w:r>
          </w:p>
        </w:tc>
        <w:tc>
          <w:tcPr>
            <w:tcW w:w="995" w:type="dxa"/>
            <w:vAlign w:val="bottom"/>
          </w:tcPr>
          <w:p w14:paraId="61A7E695" w14:textId="77777777" w:rsidR="007476D6" w:rsidRPr="000536BB"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0145DE5D"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vAlign w:val="bottom"/>
          </w:tcPr>
          <w:p w14:paraId="70704F67"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1FA31669"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vAlign w:val="bottom"/>
          </w:tcPr>
          <w:p w14:paraId="4E9F800D"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8005E9E"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vAlign w:val="bottom"/>
          </w:tcPr>
          <w:p w14:paraId="213AC2D2"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650A996"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vAlign w:val="bottom"/>
          </w:tcPr>
          <w:p w14:paraId="3F86BB48"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8,599</w:t>
            </w:r>
          </w:p>
        </w:tc>
        <w:tc>
          <w:tcPr>
            <w:tcW w:w="237" w:type="dxa"/>
            <w:vAlign w:val="bottom"/>
          </w:tcPr>
          <w:p w14:paraId="2ECB8031"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500192C5" w14:textId="77777777" w:rsidR="007476D6" w:rsidRPr="000536BB" w:rsidRDefault="007476D6" w:rsidP="000406A0">
            <w:pPr>
              <w:tabs>
                <w:tab w:val="decimal" w:pos="700"/>
              </w:tabs>
              <w:spacing w:line="200" w:lineRule="exact"/>
              <w:ind w:right="-108"/>
              <w:rPr>
                <w:rFonts w:ascii="CordiaUPC" w:hAnsi="CordiaUPC" w:cs="CordiaUPC"/>
                <w:sz w:val="26"/>
                <w:szCs w:val="26"/>
              </w:rPr>
            </w:pPr>
            <w:r>
              <w:rPr>
                <w:rFonts w:ascii="CordiaUPC" w:hAnsi="CordiaUPC" w:cs="CordiaUPC"/>
                <w:sz w:val="26"/>
                <w:szCs w:val="26"/>
              </w:rPr>
              <w:t>8,599</w:t>
            </w:r>
          </w:p>
        </w:tc>
      </w:tr>
      <w:tr w:rsidR="007476D6" w:rsidRPr="000536BB" w14:paraId="6E8BA0F9" w14:textId="77777777" w:rsidTr="000406A0">
        <w:trPr>
          <w:cantSplit/>
        </w:trPr>
        <w:tc>
          <w:tcPr>
            <w:tcW w:w="2781" w:type="dxa"/>
          </w:tcPr>
          <w:p w14:paraId="2B58AFB0" w14:textId="77777777" w:rsidR="007476D6" w:rsidRPr="000536BB" w:rsidRDefault="007476D6" w:rsidP="000406A0">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Loans to customers net of</w:t>
            </w:r>
          </w:p>
          <w:p w14:paraId="0458C044" w14:textId="77777777" w:rsidR="007476D6" w:rsidRPr="000536BB" w:rsidRDefault="007476D6" w:rsidP="000406A0">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 xml:space="preserve">   deferred revenue</w:t>
            </w:r>
          </w:p>
        </w:tc>
        <w:tc>
          <w:tcPr>
            <w:tcW w:w="995" w:type="dxa"/>
            <w:vAlign w:val="bottom"/>
          </w:tcPr>
          <w:p w14:paraId="5BD4B590" w14:textId="77777777" w:rsidR="007476D6" w:rsidRPr="000536BB" w:rsidRDefault="007476D6" w:rsidP="000406A0">
            <w:pPr>
              <w:tabs>
                <w:tab w:val="decimal" w:pos="779"/>
              </w:tabs>
              <w:spacing w:line="200" w:lineRule="exact"/>
              <w:ind w:left="-135" w:right="-108"/>
              <w:rPr>
                <w:rFonts w:ascii="CordiaUPC" w:hAnsi="CordiaUPC" w:cs="CordiaUPC"/>
                <w:sz w:val="26"/>
                <w:szCs w:val="26"/>
                <w:lang w:val="en-US" w:bidi="th-TH"/>
              </w:rPr>
            </w:pPr>
            <w:r>
              <w:rPr>
                <w:rFonts w:ascii="CordiaUPC" w:hAnsi="CordiaUPC" w:cs="CordiaUPC"/>
                <w:sz w:val="26"/>
                <w:szCs w:val="26"/>
              </w:rPr>
              <w:t>586,581</w:t>
            </w:r>
          </w:p>
        </w:tc>
        <w:tc>
          <w:tcPr>
            <w:tcW w:w="243" w:type="dxa"/>
            <w:vAlign w:val="bottom"/>
          </w:tcPr>
          <w:p w14:paraId="0A462C62"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vAlign w:val="bottom"/>
          </w:tcPr>
          <w:p w14:paraId="412161A0"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136,906</w:t>
            </w:r>
          </w:p>
        </w:tc>
        <w:tc>
          <w:tcPr>
            <w:tcW w:w="236" w:type="dxa"/>
            <w:vAlign w:val="bottom"/>
          </w:tcPr>
          <w:p w14:paraId="38AB0F8B"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vAlign w:val="bottom"/>
          </w:tcPr>
          <w:p w14:paraId="158007DD"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619,351</w:t>
            </w:r>
          </w:p>
        </w:tc>
        <w:tc>
          <w:tcPr>
            <w:tcW w:w="240" w:type="dxa"/>
            <w:vAlign w:val="bottom"/>
          </w:tcPr>
          <w:p w14:paraId="6BBA5DE2"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vAlign w:val="bottom"/>
          </w:tcPr>
          <w:p w14:paraId="67B09492"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39,593</w:t>
            </w:r>
          </w:p>
        </w:tc>
        <w:tc>
          <w:tcPr>
            <w:tcW w:w="238" w:type="dxa"/>
            <w:vAlign w:val="bottom"/>
          </w:tcPr>
          <w:p w14:paraId="7C408D69"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vAlign w:val="bottom"/>
          </w:tcPr>
          <w:p w14:paraId="537DF652"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10,494</w:t>
            </w:r>
          </w:p>
        </w:tc>
        <w:tc>
          <w:tcPr>
            <w:tcW w:w="237" w:type="dxa"/>
            <w:vAlign w:val="bottom"/>
          </w:tcPr>
          <w:p w14:paraId="225F8753"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45D74555"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1,392,925</w:t>
            </w:r>
          </w:p>
        </w:tc>
      </w:tr>
      <w:tr w:rsidR="007476D6" w:rsidRPr="000536BB" w14:paraId="09EAEC87" w14:textId="77777777" w:rsidTr="000406A0">
        <w:trPr>
          <w:cantSplit/>
        </w:trPr>
        <w:tc>
          <w:tcPr>
            <w:tcW w:w="2781" w:type="dxa"/>
          </w:tcPr>
          <w:p w14:paraId="7DAB5B27" w14:textId="77777777" w:rsidR="007476D6" w:rsidRPr="000536BB" w:rsidRDefault="007476D6" w:rsidP="000406A0">
            <w:pPr>
              <w:tabs>
                <w:tab w:val="left" w:pos="356"/>
              </w:tabs>
              <w:spacing w:line="200" w:lineRule="exact"/>
              <w:ind w:right="9"/>
              <w:rPr>
                <w:rFonts w:ascii="CordiaUPC" w:hAnsi="CordiaUPC" w:cs="CordiaUPC"/>
                <w:sz w:val="26"/>
                <w:szCs w:val="26"/>
                <w:lang w:val="en-US"/>
              </w:rPr>
            </w:pPr>
            <w:r w:rsidRPr="000536BB">
              <w:rPr>
                <w:rFonts w:ascii="CordiaUPC" w:hAnsi="CordiaUPC" w:cs="CordiaUPC" w:hint="cs"/>
                <w:sz w:val="26"/>
                <w:szCs w:val="26"/>
                <w:lang w:val="en-US"/>
              </w:rPr>
              <w:t>Other financial assets - net</w:t>
            </w:r>
          </w:p>
        </w:tc>
        <w:tc>
          <w:tcPr>
            <w:tcW w:w="995" w:type="dxa"/>
          </w:tcPr>
          <w:p w14:paraId="31D4DA2F" w14:textId="77777777" w:rsidR="007476D6" w:rsidRPr="000536BB" w:rsidRDefault="007476D6" w:rsidP="000406A0">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1,227</w:t>
            </w:r>
          </w:p>
        </w:tc>
        <w:tc>
          <w:tcPr>
            <w:tcW w:w="243" w:type="dxa"/>
          </w:tcPr>
          <w:p w14:paraId="4DC31005"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915" w:type="dxa"/>
          </w:tcPr>
          <w:p w14:paraId="4F4A6C94"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75343EA8"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831" w:type="dxa"/>
          </w:tcPr>
          <w:p w14:paraId="7054AB83"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7B44C3C9"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975" w:type="dxa"/>
          </w:tcPr>
          <w:p w14:paraId="1817F853"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6A9E36D5"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880" w:type="dxa"/>
          </w:tcPr>
          <w:p w14:paraId="52AA6970"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11,095</w:t>
            </w:r>
          </w:p>
        </w:tc>
        <w:tc>
          <w:tcPr>
            <w:tcW w:w="237" w:type="dxa"/>
          </w:tcPr>
          <w:p w14:paraId="6E9BC247"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879" w:type="dxa"/>
            <w:gridSpan w:val="2"/>
          </w:tcPr>
          <w:p w14:paraId="687920C4"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12,322</w:t>
            </w:r>
          </w:p>
        </w:tc>
      </w:tr>
      <w:tr w:rsidR="007476D6" w:rsidRPr="000536BB" w14:paraId="3A1DBBB1" w14:textId="77777777" w:rsidTr="000406A0">
        <w:trPr>
          <w:cantSplit/>
        </w:trPr>
        <w:tc>
          <w:tcPr>
            <w:tcW w:w="2781" w:type="dxa"/>
          </w:tcPr>
          <w:p w14:paraId="1480AB0C"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272EA116" w14:textId="77777777" w:rsidR="007476D6" w:rsidRPr="000536BB" w:rsidRDefault="007476D6" w:rsidP="000406A0">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809,184</w:t>
            </w:r>
          </w:p>
        </w:tc>
        <w:tc>
          <w:tcPr>
            <w:tcW w:w="243" w:type="dxa"/>
          </w:tcPr>
          <w:p w14:paraId="42E68589"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209DA99F"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158,029</w:t>
            </w:r>
          </w:p>
        </w:tc>
        <w:tc>
          <w:tcPr>
            <w:tcW w:w="236" w:type="dxa"/>
          </w:tcPr>
          <w:p w14:paraId="5B80EBDD"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7BE5527A" w14:textId="77777777" w:rsidR="007476D6" w:rsidRPr="000536BB" w:rsidRDefault="007476D6" w:rsidP="000406A0">
            <w:pPr>
              <w:tabs>
                <w:tab w:val="decimal" w:pos="615"/>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705,357</w:t>
            </w:r>
          </w:p>
        </w:tc>
        <w:tc>
          <w:tcPr>
            <w:tcW w:w="240" w:type="dxa"/>
          </w:tcPr>
          <w:p w14:paraId="279A0051"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5A0AEFC7"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41,156</w:t>
            </w:r>
          </w:p>
        </w:tc>
        <w:tc>
          <w:tcPr>
            <w:tcW w:w="238" w:type="dxa"/>
          </w:tcPr>
          <w:p w14:paraId="709D82A7"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65AA26F1"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71,441</w:t>
            </w:r>
          </w:p>
        </w:tc>
        <w:tc>
          <w:tcPr>
            <w:tcW w:w="237" w:type="dxa"/>
          </w:tcPr>
          <w:p w14:paraId="4BA4E981"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109EE0AB"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1,785,167</w:t>
            </w:r>
          </w:p>
        </w:tc>
      </w:tr>
      <w:tr w:rsidR="007476D6" w:rsidRPr="000536BB" w14:paraId="7C96E37D" w14:textId="77777777" w:rsidTr="000406A0">
        <w:trPr>
          <w:cantSplit/>
        </w:trPr>
        <w:tc>
          <w:tcPr>
            <w:tcW w:w="2781" w:type="dxa"/>
          </w:tcPr>
          <w:p w14:paraId="21B6384A"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669A3131" w14:textId="77777777" w:rsidR="007476D6" w:rsidRPr="000536BB" w:rsidRDefault="007476D6" w:rsidP="000406A0">
            <w:pPr>
              <w:tabs>
                <w:tab w:val="decimal" w:pos="779"/>
              </w:tabs>
              <w:spacing w:line="200" w:lineRule="exact"/>
              <w:ind w:left="-135" w:right="-90"/>
              <w:rPr>
                <w:rFonts w:ascii="CordiaUPC" w:hAnsi="CordiaUPC" w:cs="CordiaUPC"/>
                <w:sz w:val="26"/>
                <w:szCs w:val="26"/>
                <w:lang w:val="en-US"/>
              </w:rPr>
            </w:pPr>
          </w:p>
        </w:tc>
        <w:tc>
          <w:tcPr>
            <w:tcW w:w="243" w:type="dxa"/>
          </w:tcPr>
          <w:p w14:paraId="445E1B7D" w14:textId="77777777" w:rsidR="007476D6" w:rsidRPr="000536BB" w:rsidRDefault="007476D6" w:rsidP="000406A0">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69515975" w14:textId="77777777" w:rsidR="007476D6" w:rsidRPr="000536BB" w:rsidRDefault="007476D6" w:rsidP="000406A0">
            <w:pPr>
              <w:tabs>
                <w:tab w:val="decimal" w:pos="642"/>
              </w:tabs>
              <w:spacing w:line="200" w:lineRule="exact"/>
              <w:ind w:left="-135" w:right="-90"/>
              <w:rPr>
                <w:rFonts w:ascii="CordiaUPC" w:hAnsi="CordiaUPC" w:cs="CordiaUPC"/>
                <w:sz w:val="26"/>
                <w:szCs w:val="26"/>
                <w:lang w:val="en-US"/>
              </w:rPr>
            </w:pPr>
          </w:p>
        </w:tc>
        <w:tc>
          <w:tcPr>
            <w:tcW w:w="236" w:type="dxa"/>
          </w:tcPr>
          <w:p w14:paraId="70E1CF8B" w14:textId="77777777" w:rsidR="007476D6" w:rsidRPr="000536BB" w:rsidRDefault="007476D6" w:rsidP="000406A0">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21E3F2DF" w14:textId="77777777" w:rsidR="007476D6" w:rsidRPr="000536BB" w:rsidRDefault="007476D6" w:rsidP="000406A0">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40E913BA" w14:textId="77777777" w:rsidR="007476D6" w:rsidRPr="000536BB" w:rsidRDefault="007476D6" w:rsidP="000406A0">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48A6A1AF" w14:textId="77777777" w:rsidR="007476D6" w:rsidRPr="000536BB" w:rsidRDefault="007476D6" w:rsidP="000406A0">
            <w:pPr>
              <w:tabs>
                <w:tab w:val="decimal" w:pos="710"/>
              </w:tabs>
              <w:spacing w:line="200" w:lineRule="exact"/>
              <w:ind w:left="-135" w:right="-90"/>
              <w:rPr>
                <w:rFonts w:ascii="CordiaUPC" w:hAnsi="CordiaUPC" w:cs="CordiaUPC"/>
                <w:sz w:val="26"/>
                <w:szCs w:val="26"/>
                <w:lang w:val="en-US"/>
              </w:rPr>
            </w:pPr>
          </w:p>
        </w:tc>
        <w:tc>
          <w:tcPr>
            <w:tcW w:w="238" w:type="dxa"/>
          </w:tcPr>
          <w:p w14:paraId="3B958B9E" w14:textId="77777777" w:rsidR="007476D6" w:rsidRPr="000536BB" w:rsidRDefault="007476D6" w:rsidP="000406A0">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731A0C74" w14:textId="77777777" w:rsidR="007476D6" w:rsidRPr="000536BB" w:rsidRDefault="007476D6" w:rsidP="000406A0">
            <w:pPr>
              <w:tabs>
                <w:tab w:val="decimal" w:pos="695"/>
              </w:tabs>
              <w:spacing w:line="200" w:lineRule="exact"/>
              <w:ind w:left="-135" w:right="-90"/>
              <w:rPr>
                <w:rFonts w:ascii="CordiaUPC" w:hAnsi="CordiaUPC" w:cs="CordiaUPC"/>
                <w:sz w:val="26"/>
                <w:szCs w:val="26"/>
                <w:lang w:val="en-US"/>
              </w:rPr>
            </w:pPr>
          </w:p>
        </w:tc>
        <w:tc>
          <w:tcPr>
            <w:tcW w:w="237" w:type="dxa"/>
          </w:tcPr>
          <w:p w14:paraId="495CB919" w14:textId="77777777" w:rsidR="007476D6" w:rsidRPr="000536BB" w:rsidRDefault="007476D6" w:rsidP="000406A0">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0535D0C6" w14:textId="77777777" w:rsidR="007476D6" w:rsidRPr="000536BB" w:rsidRDefault="007476D6" w:rsidP="000406A0">
            <w:pPr>
              <w:tabs>
                <w:tab w:val="decimal" w:pos="695"/>
              </w:tabs>
              <w:spacing w:line="200" w:lineRule="exact"/>
              <w:ind w:left="-135" w:right="-90"/>
              <w:rPr>
                <w:rFonts w:ascii="CordiaUPC" w:hAnsi="CordiaUPC" w:cs="CordiaUPC"/>
                <w:sz w:val="26"/>
                <w:szCs w:val="26"/>
                <w:lang w:val="en-US"/>
              </w:rPr>
            </w:pPr>
          </w:p>
        </w:tc>
      </w:tr>
      <w:tr w:rsidR="007476D6" w:rsidRPr="000536BB" w14:paraId="666F4C5A" w14:textId="77777777" w:rsidTr="000406A0">
        <w:trPr>
          <w:cantSplit/>
        </w:trPr>
        <w:tc>
          <w:tcPr>
            <w:tcW w:w="2781" w:type="dxa"/>
          </w:tcPr>
          <w:p w14:paraId="43A22F04"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i/>
                <w:iCs/>
                <w:color w:val="000000"/>
                <w:sz w:val="26"/>
                <w:szCs w:val="26"/>
                <w:lang w:val="en-US"/>
              </w:rPr>
              <w:t>Financial liabilities</w:t>
            </w:r>
          </w:p>
        </w:tc>
        <w:tc>
          <w:tcPr>
            <w:tcW w:w="995" w:type="dxa"/>
            <w:vAlign w:val="bottom"/>
          </w:tcPr>
          <w:p w14:paraId="3FF288FD" w14:textId="77777777" w:rsidR="007476D6" w:rsidRPr="000536BB" w:rsidRDefault="007476D6" w:rsidP="000406A0">
            <w:pPr>
              <w:tabs>
                <w:tab w:val="decimal" w:pos="779"/>
              </w:tabs>
              <w:spacing w:line="200" w:lineRule="exact"/>
              <w:ind w:left="-135" w:right="-90"/>
              <w:rPr>
                <w:rFonts w:ascii="CordiaUPC" w:hAnsi="CordiaUPC" w:cs="CordiaUPC"/>
                <w:sz w:val="26"/>
                <w:szCs w:val="26"/>
              </w:rPr>
            </w:pPr>
          </w:p>
        </w:tc>
        <w:tc>
          <w:tcPr>
            <w:tcW w:w="243" w:type="dxa"/>
          </w:tcPr>
          <w:p w14:paraId="567E3843" w14:textId="77777777" w:rsidR="007476D6" w:rsidRPr="000536BB" w:rsidRDefault="007476D6" w:rsidP="000406A0">
            <w:pPr>
              <w:tabs>
                <w:tab w:val="decimal" w:pos="710"/>
              </w:tabs>
              <w:spacing w:line="200" w:lineRule="exact"/>
              <w:ind w:left="-135" w:right="-90"/>
              <w:rPr>
                <w:rFonts w:ascii="CordiaUPC" w:hAnsi="CordiaUPC" w:cs="CordiaUPC"/>
                <w:sz w:val="26"/>
                <w:szCs w:val="26"/>
              </w:rPr>
            </w:pPr>
          </w:p>
        </w:tc>
        <w:tc>
          <w:tcPr>
            <w:tcW w:w="915" w:type="dxa"/>
            <w:vAlign w:val="bottom"/>
          </w:tcPr>
          <w:p w14:paraId="434140D3" w14:textId="77777777" w:rsidR="007476D6" w:rsidRPr="000536BB" w:rsidRDefault="007476D6" w:rsidP="000406A0">
            <w:pPr>
              <w:tabs>
                <w:tab w:val="decimal" w:pos="642"/>
              </w:tabs>
              <w:spacing w:line="200" w:lineRule="exact"/>
              <w:ind w:left="-135" w:right="-90"/>
              <w:rPr>
                <w:rFonts w:ascii="CordiaUPC" w:hAnsi="CordiaUPC" w:cs="CordiaUPC"/>
                <w:sz w:val="26"/>
                <w:szCs w:val="26"/>
              </w:rPr>
            </w:pPr>
          </w:p>
        </w:tc>
        <w:tc>
          <w:tcPr>
            <w:tcW w:w="236" w:type="dxa"/>
          </w:tcPr>
          <w:p w14:paraId="3960BA5E" w14:textId="77777777" w:rsidR="007476D6" w:rsidRPr="000536BB" w:rsidRDefault="007476D6" w:rsidP="000406A0">
            <w:pPr>
              <w:tabs>
                <w:tab w:val="decimal" w:pos="642"/>
              </w:tabs>
              <w:spacing w:line="200" w:lineRule="exact"/>
              <w:ind w:left="-135" w:right="-90"/>
              <w:rPr>
                <w:rFonts w:ascii="CordiaUPC" w:hAnsi="CordiaUPC" w:cs="CordiaUPC"/>
                <w:sz w:val="26"/>
                <w:szCs w:val="26"/>
              </w:rPr>
            </w:pPr>
          </w:p>
        </w:tc>
        <w:tc>
          <w:tcPr>
            <w:tcW w:w="831" w:type="dxa"/>
          </w:tcPr>
          <w:p w14:paraId="4EDA6836" w14:textId="77777777" w:rsidR="007476D6" w:rsidRPr="000536BB" w:rsidRDefault="007476D6" w:rsidP="000406A0">
            <w:pPr>
              <w:tabs>
                <w:tab w:val="decimal" w:pos="615"/>
                <w:tab w:val="decimal" w:pos="642"/>
              </w:tabs>
              <w:spacing w:line="200" w:lineRule="exact"/>
              <w:ind w:left="-135" w:right="-90"/>
              <w:rPr>
                <w:rFonts w:ascii="CordiaUPC" w:hAnsi="CordiaUPC" w:cs="CordiaUPC"/>
                <w:sz w:val="26"/>
                <w:szCs w:val="26"/>
              </w:rPr>
            </w:pPr>
          </w:p>
        </w:tc>
        <w:tc>
          <w:tcPr>
            <w:tcW w:w="240" w:type="dxa"/>
          </w:tcPr>
          <w:p w14:paraId="2BDCC512" w14:textId="77777777" w:rsidR="007476D6" w:rsidRPr="000536BB" w:rsidRDefault="007476D6" w:rsidP="000406A0">
            <w:pPr>
              <w:tabs>
                <w:tab w:val="decimal" w:pos="710"/>
              </w:tabs>
              <w:spacing w:line="200" w:lineRule="exact"/>
              <w:ind w:left="-135" w:right="-90"/>
              <w:rPr>
                <w:rFonts w:ascii="CordiaUPC" w:hAnsi="CordiaUPC" w:cs="CordiaUPC"/>
                <w:sz w:val="26"/>
                <w:szCs w:val="26"/>
              </w:rPr>
            </w:pPr>
          </w:p>
        </w:tc>
        <w:tc>
          <w:tcPr>
            <w:tcW w:w="975" w:type="dxa"/>
          </w:tcPr>
          <w:p w14:paraId="4F811B21" w14:textId="77777777" w:rsidR="007476D6" w:rsidRPr="000536BB" w:rsidRDefault="007476D6" w:rsidP="000406A0">
            <w:pPr>
              <w:tabs>
                <w:tab w:val="decimal" w:pos="710"/>
              </w:tabs>
              <w:spacing w:line="200" w:lineRule="exact"/>
              <w:ind w:left="-135" w:right="-90"/>
              <w:rPr>
                <w:rFonts w:ascii="CordiaUPC" w:hAnsi="CordiaUPC" w:cs="CordiaUPC"/>
                <w:sz w:val="26"/>
                <w:szCs w:val="26"/>
              </w:rPr>
            </w:pPr>
          </w:p>
        </w:tc>
        <w:tc>
          <w:tcPr>
            <w:tcW w:w="238" w:type="dxa"/>
          </w:tcPr>
          <w:p w14:paraId="26FAA7CB" w14:textId="77777777" w:rsidR="007476D6" w:rsidRPr="000536BB" w:rsidRDefault="007476D6" w:rsidP="000406A0">
            <w:pPr>
              <w:tabs>
                <w:tab w:val="decimal" w:pos="695"/>
              </w:tabs>
              <w:spacing w:line="200" w:lineRule="exact"/>
              <w:ind w:left="-135" w:right="-90"/>
              <w:rPr>
                <w:rFonts w:ascii="CordiaUPC" w:hAnsi="CordiaUPC" w:cs="CordiaUPC"/>
                <w:sz w:val="26"/>
                <w:szCs w:val="26"/>
              </w:rPr>
            </w:pPr>
          </w:p>
        </w:tc>
        <w:tc>
          <w:tcPr>
            <w:tcW w:w="880" w:type="dxa"/>
            <w:vAlign w:val="bottom"/>
          </w:tcPr>
          <w:p w14:paraId="7903D250" w14:textId="77777777" w:rsidR="007476D6" w:rsidRPr="000536BB" w:rsidRDefault="007476D6" w:rsidP="000406A0">
            <w:pPr>
              <w:tabs>
                <w:tab w:val="decimal" w:pos="695"/>
              </w:tabs>
              <w:spacing w:line="200" w:lineRule="exact"/>
              <w:ind w:left="-135" w:right="-90"/>
              <w:rPr>
                <w:rFonts w:ascii="CordiaUPC" w:hAnsi="CordiaUPC" w:cs="CordiaUPC"/>
                <w:sz w:val="26"/>
                <w:szCs w:val="26"/>
              </w:rPr>
            </w:pPr>
          </w:p>
        </w:tc>
        <w:tc>
          <w:tcPr>
            <w:tcW w:w="237" w:type="dxa"/>
          </w:tcPr>
          <w:p w14:paraId="22A8306A" w14:textId="77777777" w:rsidR="007476D6" w:rsidRPr="000536BB" w:rsidRDefault="007476D6" w:rsidP="000406A0">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295614F9" w14:textId="77777777" w:rsidR="007476D6" w:rsidRPr="000536BB" w:rsidRDefault="007476D6" w:rsidP="000406A0">
            <w:pPr>
              <w:tabs>
                <w:tab w:val="decimal" w:pos="695"/>
              </w:tabs>
              <w:spacing w:line="200" w:lineRule="exact"/>
              <w:ind w:left="-135" w:right="-90"/>
              <w:rPr>
                <w:rFonts w:ascii="CordiaUPC" w:hAnsi="CordiaUPC" w:cs="CordiaUPC"/>
                <w:sz w:val="26"/>
                <w:szCs w:val="26"/>
              </w:rPr>
            </w:pPr>
          </w:p>
        </w:tc>
      </w:tr>
      <w:tr w:rsidR="007476D6" w:rsidRPr="000536BB" w14:paraId="15FAF88D" w14:textId="77777777" w:rsidTr="000406A0">
        <w:trPr>
          <w:cantSplit/>
        </w:trPr>
        <w:tc>
          <w:tcPr>
            <w:tcW w:w="2781" w:type="dxa"/>
          </w:tcPr>
          <w:p w14:paraId="56D105DD"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Deposits </w:t>
            </w:r>
          </w:p>
        </w:tc>
        <w:tc>
          <w:tcPr>
            <w:tcW w:w="995" w:type="dxa"/>
          </w:tcPr>
          <w:p w14:paraId="2BDAE214" w14:textId="77777777" w:rsidR="007476D6" w:rsidRPr="000536BB"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1,256,893</w:t>
            </w:r>
          </w:p>
        </w:tc>
        <w:tc>
          <w:tcPr>
            <w:tcW w:w="243" w:type="dxa"/>
          </w:tcPr>
          <w:p w14:paraId="071FD73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6B90D496"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73,084</w:t>
            </w:r>
          </w:p>
        </w:tc>
        <w:tc>
          <w:tcPr>
            <w:tcW w:w="236" w:type="dxa"/>
          </w:tcPr>
          <w:p w14:paraId="2E387CBF"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481687C6"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8,557</w:t>
            </w:r>
          </w:p>
        </w:tc>
        <w:tc>
          <w:tcPr>
            <w:tcW w:w="240" w:type="dxa"/>
          </w:tcPr>
          <w:p w14:paraId="23638F59"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3D7F09B2"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DA3CCA0"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1FEE0399"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34,874</w:t>
            </w:r>
          </w:p>
        </w:tc>
        <w:tc>
          <w:tcPr>
            <w:tcW w:w="237" w:type="dxa"/>
          </w:tcPr>
          <w:p w14:paraId="090CC686"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4A28B029"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1,373,408</w:t>
            </w:r>
          </w:p>
        </w:tc>
      </w:tr>
      <w:tr w:rsidR="007476D6" w:rsidRPr="000536BB" w14:paraId="6810B264" w14:textId="77777777" w:rsidTr="000406A0">
        <w:trPr>
          <w:cantSplit/>
        </w:trPr>
        <w:tc>
          <w:tcPr>
            <w:tcW w:w="2781" w:type="dxa"/>
          </w:tcPr>
          <w:p w14:paraId="581E0307" w14:textId="77777777" w:rsidR="007476D6" w:rsidRPr="000536BB" w:rsidRDefault="007476D6" w:rsidP="000406A0">
            <w:pPr>
              <w:tabs>
                <w:tab w:val="left" w:pos="266"/>
              </w:tabs>
              <w:spacing w:line="200" w:lineRule="exact"/>
              <w:ind w:left="-18" w:right="9"/>
              <w:rPr>
                <w:rFonts w:ascii="CordiaUPC" w:hAnsi="CordiaUPC" w:cs="CordiaUPC"/>
                <w:spacing w:val="-6"/>
                <w:sz w:val="26"/>
                <w:szCs w:val="26"/>
                <w:lang w:val="en-US"/>
              </w:rPr>
            </w:pPr>
            <w:r w:rsidRPr="000536BB">
              <w:rPr>
                <w:rFonts w:ascii="CordiaUPC" w:hAnsi="CordiaUPC" w:cs="CordiaUPC" w:hint="cs"/>
                <w:spacing w:val="-6"/>
                <w:sz w:val="26"/>
                <w:szCs w:val="26"/>
                <w:lang w:val="en-US"/>
              </w:rPr>
              <w:t>Interbank and money market items</w:t>
            </w:r>
          </w:p>
        </w:tc>
        <w:tc>
          <w:tcPr>
            <w:tcW w:w="995" w:type="dxa"/>
          </w:tcPr>
          <w:p w14:paraId="1266FA2A" w14:textId="77777777" w:rsidR="007476D6" w:rsidRPr="000536BB"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62,615</w:t>
            </w:r>
          </w:p>
        </w:tc>
        <w:tc>
          <w:tcPr>
            <w:tcW w:w="243" w:type="dxa"/>
          </w:tcPr>
          <w:p w14:paraId="1397CFD6"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420D0F85"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1,425</w:t>
            </w:r>
          </w:p>
        </w:tc>
        <w:tc>
          <w:tcPr>
            <w:tcW w:w="236" w:type="dxa"/>
          </w:tcPr>
          <w:p w14:paraId="0A1945CD"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06976CD8"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7,684</w:t>
            </w:r>
          </w:p>
        </w:tc>
        <w:tc>
          <w:tcPr>
            <w:tcW w:w="240" w:type="dxa"/>
          </w:tcPr>
          <w:p w14:paraId="7A3743C0"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352F202D"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6BF228E6"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4417F57E"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4,185</w:t>
            </w:r>
          </w:p>
        </w:tc>
        <w:tc>
          <w:tcPr>
            <w:tcW w:w="237" w:type="dxa"/>
          </w:tcPr>
          <w:p w14:paraId="6631B904"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1C93AAEB"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75,909</w:t>
            </w:r>
          </w:p>
        </w:tc>
      </w:tr>
      <w:tr w:rsidR="007476D6" w:rsidRPr="000536BB" w14:paraId="0CF52D88" w14:textId="77777777" w:rsidTr="000406A0">
        <w:trPr>
          <w:cantSplit/>
        </w:trPr>
        <w:tc>
          <w:tcPr>
            <w:tcW w:w="2781" w:type="dxa"/>
          </w:tcPr>
          <w:p w14:paraId="639888EF"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color w:val="000000"/>
                <w:sz w:val="26"/>
                <w:szCs w:val="26"/>
                <w:lang w:val="en-US"/>
              </w:rPr>
              <w:t>Liabilities payable</w:t>
            </w:r>
            <w:r w:rsidRPr="000536BB" w:rsidDel="00E37C0F">
              <w:rPr>
                <w:rFonts w:ascii="CordiaUPC" w:hAnsi="CordiaUPC" w:cs="CordiaUPC" w:hint="cs"/>
                <w:sz w:val="26"/>
                <w:szCs w:val="26"/>
                <w:lang w:val="en-US"/>
              </w:rPr>
              <w:t xml:space="preserve"> </w:t>
            </w:r>
            <w:r w:rsidRPr="000536BB">
              <w:rPr>
                <w:rFonts w:ascii="CordiaUPC" w:hAnsi="CordiaUPC" w:cs="CordiaUPC" w:hint="cs"/>
                <w:color w:val="000000"/>
                <w:sz w:val="26"/>
                <w:szCs w:val="26"/>
                <w:lang w:val="en-US"/>
              </w:rPr>
              <w:t>on demand</w:t>
            </w:r>
            <w:r w:rsidRPr="000536BB" w:rsidDel="00E37C0F">
              <w:rPr>
                <w:rFonts w:ascii="CordiaUPC" w:hAnsi="CordiaUPC" w:cs="CordiaUPC" w:hint="cs"/>
                <w:sz w:val="26"/>
                <w:szCs w:val="26"/>
                <w:lang w:val="en-US"/>
              </w:rPr>
              <w:t xml:space="preserve"> </w:t>
            </w:r>
          </w:p>
        </w:tc>
        <w:tc>
          <w:tcPr>
            <w:tcW w:w="995" w:type="dxa"/>
          </w:tcPr>
          <w:p w14:paraId="6DCA1429" w14:textId="77777777" w:rsidR="007476D6" w:rsidRPr="000536BB"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7C7452D7"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159AFC51"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75CE6CCA"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0B307886"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5D8C58F6"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6C3DBC9E"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779DEC7"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396448FE"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3,895</w:t>
            </w:r>
          </w:p>
        </w:tc>
        <w:tc>
          <w:tcPr>
            <w:tcW w:w="237" w:type="dxa"/>
          </w:tcPr>
          <w:p w14:paraId="575103CD"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5A0BACE8"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3,895</w:t>
            </w:r>
          </w:p>
        </w:tc>
      </w:tr>
      <w:tr w:rsidR="007476D6" w:rsidRPr="000536BB" w14:paraId="4E6E5F4F" w14:textId="77777777" w:rsidTr="000406A0">
        <w:trPr>
          <w:cantSplit/>
        </w:trPr>
        <w:tc>
          <w:tcPr>
            <w:tcW w:w="2781" w:type="dxa"/>
          </w:tcPr>
          <w:p w14:paraId="34E06770"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Financial liabilities designated at</w:t>
            </w:r>
          </w:p>
          <w:p w14:paraId="1FED13E6"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 xml:space="preserve">   fair value through profit or loss</w:t>
            </w:r>
          </w:p>
        </w:tc>
        <w:tc>
          <w:tcPr>
            <w:tcW w:w="995" w:type="dxa"/>
            <w:vAlign w:val="bottom"/>
          </w:tcPr>
          <w:p w14:paraId="65211AB8" w14:textId="77777777" w:rsidR="007476D6" w:rsidRPr="000536BB" w:rsidRDefault="007476D6" w:rsidP="000406A0">
            <w:pPr>
              <w:tabs>
                <w:tab w:val="decimal" w:pos="779"/>
              </w:tabs>
              <w:spacing w:line="200" w:lineRule="exact"/>
              <w:ind w:right="-108"/>
              <w:rPr>
                <w:rFonts w:ascii="CordiaUPC" w:hAnsi="CordiaUPC" w:cs="CordiaUPC"/>
                <w:sz w:val="26"/>
                <w:szCs w:val="26"/>
              </w:rPr>
            </w:pPr>
            <w:r>
              <w:rPr>
                <w:rFonts w:ascii="CordiaUPC" w:hAnsi="CordiaUPC" w:cs="CordiaUPC"/>
                <w:sz w:val="26"/>
                <w:szCs w:val="26"/>
              </w:rPr>
              <w:t>432</w:t>
            </w:r>
          </w:p>
        </w:tc>
        <w:tc>
          <w:tcPr>
            <w:tcW w:w="243" w:type="dxa"/>
            <w:vAlign w:val="bottom"/>
          </w:tcPr>
          <w:p w14:paraId="420AFF94"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vAlign w:val="bottom"/>
          </w:tcPr>
          <w:p w14:paraId="3AFB9879"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1152D47"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vAlign w:val="bottom"/>
          </w:tcPr>
          <w:p w14:paraId="0476D609"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DFDD78E"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vAlign w:val="bottom"/>
          </w:tcPr>
          <w:p w14:paraId="6E435CF1"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29517B25"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vAlign w:val="bottom"/>
          </w:tcPr>
          <w:p w14:paraId="35EDFC01"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7" w:type="dxa"/>
            <w:vAlign w:val="bottom"/>
          </w:tcPr>
          <w:p w14:paraId="05E989B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6B559CD4"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432</w:t>
            </w:r>
          </w:p>
        </w:tc>
      </w:tr>
      <w:tr w:rsidR="007476D6" w:rsidRPr="000536BB" w14:paraId="7B27EA74" w14:textId="77777777" w:rsidTr="000406A0">
        <w:trPr>
          <w:cantSplit/>
        </w:trPr>
        <w:tc>
          <w:tcPr>
            <w:tcW w:w="2781" w:type="dxa"/>
            <w:vAlign w:val="bottom"/>
          </w:tcPr>
          <w:p w14:paraId="7B4B41EC"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sz w:val="26"/>
                <w:szCs w:val="26"/>
                <w:lang w:val="en-US"/>
              </w:rPr>
              <w:t>Debts issued and borrowings</w:t>
            </w:r>
          </w:p>
        </w:tc>
        <w:tc>
          <w:tcPr>
            <w:tcW w:w="995" w:type="dxa"/>
          </w:tcPr>
          <w:p w14:paraId="112CEDFA" w14:textId="77777777" w:rsidR="007476D6" w:rsidRPr="000536BB"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15,498</w:t>
            </w:r>
          </w:p>
        </w:tc>
        <w:tc>
          <w:tcPr>
            <w:tcW w:w="243" w:type="dxa"/>
          </w:tcPr>
          <w:p w14:paraId="03B25163"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6AE8F3F7"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17,553</w:t>
            </w:r>
          </w:p>
        </w:tc>
        <w:tc>
          <w:tcPr>
            <w:tcW w:w="236" w:type="dxa"/>
          </w:tcPr>
          <w:p w14:paraId="05E442FF"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20EAD248"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55,804</w:t>
            </w:r>
          </w:p>
        </w:tc>
        <w:tc>
          <w:tcPr>
            <w:tcW w:w="240" w:type="dxa"/>
          </w:tcPr>
          <w:p w14:paraId="6B91DCF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55D79EAA"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4BEEC7FC"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227ADB6D"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110</w:t>
            </w:r>
          </w:p>
        </w:tc>
        <w:tc>
          <w:tcPr>
            <w:tcW w:w="237" w:type="dxa"/>
          </w:tcPr>
          <w:p w14:paraId="5E40A602"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712D8A84" w14:textId="77777777" w:rsidR="007476D6" w:rsidRPr="000536BB"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88,965</w:t>
            </w:r>
          </w:p>
        </w:tc>
      </w:tr>
      <w:tr w:rsidR="007476D6" w:rsidRPr="000536BB" w14:paraId="5FA4639E" w14:textId="77777777" w:rsidTr="000406A0">
        <w:trPr>
          <w:cantSplit/>
        </w:trPr>
        <w:tc>
          <w:tcPr>
            <w:tcW w:w="2781" w:type="dxa"/>
            <w:vAlign w:val="bottom"/>
          </w:tcPr>
          <w:p w14:paraId="455A51C3" w14:textId="77777777" w:rsidR="007476D6" w:rsidRPr="000536BB" w:rsidRDefault="007476D6" w:rsidP="000406A0">
            <w:pPr>
              <w:tabs>
                <w:tab w:val="left" w:pos="356"/>
              </w:tabs>
              <w:spacing w:line="200" w:lineRule="exact"/>
              <w:ind w:right="9"/>
              <w:rPr>
                <w:rFonts w:ascii="CordiaUPC" w:hAnsi="CordiaUPC" w:cs="CordiaUPC"/>
                <w:color w:val="000000"/>
                <w:sz w:val="26"/>
                <w:szCs w:val="26"/>
                <w:lang w:val="en-US"/>
              </w:rPr>
            </w:pPr>
            <w:r w:rsidRPr="000536BB">
              <w:rPr>
                <w:rFonts w:ascii="CordiaUPC" w:hAnsi="CordiaUPC" w:cs="CordiaUPC" w:hint="cs"/>
                <w:sz w:val="26"/>
                <w:szCs w:val="26"/>
                <w:lang w:val="en-US"/>
              </w:rPr>
              <w:t>Other financial liabilities</w:t>
            </w:r>
          </w:p>
        </w:tc>
        <w:tc>
          <w:tcPr>
            <w:tcW w:w="995" w:type="dxa"/>
            <w:tcBorders>
              <w:bottom w:val="single" w:sz="4" w:space="0" w:color="auto"/>
            </w:tcBorders>
          </w:tcPr>
          <w:p w14:paraId="34FF75CA" w14:textId="77777777" w:rsidR="007476D6" w:rsidRPr="000536BB" w:rsidRDefault="007476D6" w:rsidP="000406A0">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3,859</w:t>
            </w:r>
          </w:p>
        </w:tc>
        <w:tc>
          <w:tcPr>
            <w:tcW w:w="243" w:type="dxa"/>
          </w:tcPr>
          <w:p w14:paraId="475698F4"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tcPr>
          <w:p w14:paraId="6036A8EC"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2BFB4F3C"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tcPr>
          <w:p w14:paraId="631B810B"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31327171"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tcPr>
          <w:p w14:paraId="7736CBD9"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0C372ED5"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tcPr>
          <w:p w14:paraId="3C0C638B"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16,228</w:t>
            </w:r>
          </w:p>
        </w:tc>
        <w:tc>
          <w:tcPr>
            <w:tcW w:w="237" w:type="dxa"/>
          </w:tcPr>
          <w:p w14:paraId="42538DE2"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1A76EE65" w14:textId="77777777" w:rsidR="007476D6" w:rsidRPr="000536BB"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20,087</w:t>
            </w:r>
          </w:p>
        </w:tc>
      </w:tr>
      <w:tr w:rsidR="007476D6" w:rsidRPr="000536BB" w14:paraId="383E0C70" w14:textId="77777777" w:rsidTr="000406A0">
        <w:trPr>
          <w:cantSplit/>
        </w:trPr>
        <w:tc>
          <w:tcPr>
            <w:tcW w:w="2781" w:type="dxa"/>
          </w:tcPr>
          <w:p w14:paraId="408E96D0" w14:textId="77777777" w:rsidR="007476D6" w:rsidRPr="000536BB" w:rsidRDefault="007476D6" w:rsidP="000406A0">
            <w:pPr>
              <w:tabs>
                <w:tab w:val="left" w:pos="266"/>
              </w:tabs>
              <w:spacing w:line="200" w:lineRule="exact"/>
              <w:ind w:left="-18" w:right="9"/>
              <w:rPr>
                <w:rFonts w:ascii="CordiaUPC" w:hAnsi="CordiaUPC" w:cs="CordiaUPC"/>
                <w:sz w:val="26"/>
                <w:szCs w:val="26"/>
                <w:lang w:val="en-US"/>
              </w:rPr>
            </w:pPr>
            <w:r w:rsidRPr="000536BB">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393C916A" w14:textId="77777777" w:rsidR="007476D6" w:rsidRPr="000536BB" w:rsidRDefault="007476D6" w:rsidP="000406A0">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1,339,297</w:t>
            </w:r>
          </w:p>
        </w:tc>
        <w:tc>
          <w:tcPr>
            <w:tcW w:w="243" w:type="dxa"/>
          </w:tcPr>
          <w:p w14:paraId="63A35FE7"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0DA31D4D"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92,062</w:t>
            </w:r>
          </w:p>
        </w:tc>
        <w:tc>
          <w:tcPr>
            <w:tcW w:w="236" w:type="dxa"/>
          </w:tcPr>
          <w:p w14:paraId="45A7DA87"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37758CA" w14:textId="77777777" w:rsidR="007476D6" w:rsidRPr="000536BB" w:rsidRDefault="007476D6" w:rsidP="000406A0">
            <w:pPr>
              <w:tabs>
                <w:tab w:val="decimal" w:pos="615"/>
              </w:tabs>
              <w:spacing w:line="200" w:lineRule="exact"/>
              <w:ind w:left="-135" w:right="-108"/>
              <w:rPr>
                <w:rFonts w:ascii="CordiaUPC" w:hAnsi="CordiaUPC" w:cs="CordiaUPC"/>
                <w:b/>
                <w:bCs/>
                <w:sz w:val="26"/>
                <w:szCs w:val="26"/>
              </w:rPr>
            </w:pPr>
            <w:r>
              <w:rPr>
                <w:rFonts w:ascii="CordiaUPC" w:hAnsi="CordiaUPC" w:cs="CordiaUPC"/>
                <w:b/>
                <w:bCs/>
                <w:sz w:val="26"/>
                <w:szCs w:val="26"/>
              </w:rPr>
              <w:t>72,045</w:t>
            </w:r>
          </w:p>
        </w:tc>
        <w:tc>
          <w:tcPr>
            <w:tcW w:w="240" w:type="dxa"/>
          </w:tcPr>
          <w:p w14:paraId="24961EDE" w14:textId="77777777" w:rsidR="007476D6" w:rsidRPr="000536BB" w:rsidRDefault="007476D6" w:rsidP="000406A0">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E2AEA30"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w:t>
            </w:r>
          </w:p>
        </w:tc>
        <w:tc>
          <w:tcPr>
            <w:tcW w:w="238" w:type="dxa"/>
          </w:tcPr>
          <w:p w14:paraId="3F670E7A"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6FA32C65"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59,292</w:t>
            </w:r>
          </w:p>
        </w:tc>
        <w:tc>
          <w:tcPr>
            <w:tcW w:w="237" w:type="dxa"/>
          </w:tcPr>
          <w:p w14:paraId="61EB02DE"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0FD9F94F" w14:textId="77777777" w:rsidR="007476D6" w:rsidRPr="000536BB"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1,562,696</w:t>
            </w:r>
          </w:p>
        </w:tc>
      </w:tr>
    </w:tbl>
    <w:p w14:paraId="3F6FFC21" w14:textId="77777777" w:rsidR="007476D6" w:rsidRPr="00F837CF" w:rsidRDefault="007476D6" w:rsidP="007476D6">
      <w:pPr>
        <w:autoSpaceDE w:val="0"/>
        <w:autoSpaceDN w:val="0"/>
        <w:adjustRightInd w:val="0"/>
        <w:spacing w:line="200" w:lineRule="exact"/>
        <w:ind w:left="547"/>
        <w:jc w:val="thaiDistribute"/>
        <w:rPr>
          <w:rFonts w:ascii="CordiaUPC" w:hAnsi="CordiaUPC" w:cs="CordiaUPC"/>
          <w:sz w:val="24"/>
          <w:szCs w:val="24"/>
        </w:rPr>
      </w:pP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7476D6" w:rsidRPr="00297A65" w14:paraId="45F1A5C0" w14:textId="77777777" w:rsidTr="000406A0">
        <w:trPr>
          <w:gridAfter w:val="1"/>
          <w:wAfter w:w="9" w:type="dxa"/>
          <w:cantSplit/>
        </w:trPr>
        <w:tc>
          <w:tcPr>
            <w:tcW w:w="2782" w:type="dxa"/>
          </w:tcPr>
          <w:p w14:paraId="462856DA" w14:textId="77777777" w:rsidR="007476D6" w:rsidRPr="00297A65" w:rsidRDefault="007476D6" w:rsidP="000406A0">
            <w:pPr>
              <w:spacing w:line="200" w:lineRule="exact"/>
              <w:ind w:left="-18" w:right="-270"/>
              <w:rPr>
                <w:rFonts w:ascii="CordiaUPC" w:hAnsi="CordiaUPC" w:cs="CordiaUPC"/>
                <w:b/>
                <w:bCs/>
                <w:i/>
                <w:iCs/>
                <w:sz w:val="26"/>
                <w:szCs w:val="26"/>
                <w:cs/>
                <w:lang w:val="th-TH" w:bidi="th-TH"/>
              </w:rPr>
            </w:pPr>
            <w:bookmarkStart w:id="3" w:name="_Hlk72486853"/>
          </w:p>
        </w:tc>
        <w:tc>
          <w:tcPr>
            <w:tcW w:w="6659" w:type="dxa"/>
            <w:gridSpan w:val="11"/>
          </w:tcPr>
          <w:p w14:paraId="1498D35F" w14:textId="77777777" w:rsidR="007476D6" w:rsidRPr="00297A65" w:rsidRDefault="007476D6" w:rsidP="000406A0">
            <w:pPr>
              <w:spacing w:line="200" w:lineRule="exact"/>
              <w:ind w:left="-117" w:right="-90"/>
              <w:jc w:val="center"/>
              <w:rPr>
                <w:rFonts w:ascii="CordiaUPC" w:hAnsi="CordiaUPC" w:cs="CordiaUPC"/>
                <w:b/>
                <w:bCs/>
                <w:sz w:val="26"/>
                <w:szCs w:val="26"/>
                <w:lang w:val="en-US"/>
              </w:rPr>
            </w:pPr>
            <w:r w:rsidRPr="00297A65">
              <w:rPr>
                <w:rFonts w:ascii="CordiaUPC" w:hAnsi="CordiaUPC" w:cs="CordiaUPC" w:hint="cs"/>
                <w:b/>
                <w:bCs/>
                <w:sz w:val="26"/>
                <w:szCs w:val="26"/>
              </w:rPr>
              <w:t>Bank only</w:t>
            </w:r>
          </w:p>
        </w:tc>
      </w:tr>
      <w:tr w:rsidR="007476D6" w:rsidRPr="00297A65" w14:paraId="4A1B8E7C" w14:textId="77777777" w:rsidTr="000406A0">
        <w:trPr>
          <w:gridAfter w:val="1"/>
          <w:wAfter w:w="9" w:type="dxa"/>
          <w:cantSplit/>
        </w:trPr>
        <w:tc>
          <w:tcPr>
            <w:tcW w:w="2782" w:type="dxa"/>
          </w:tcPr>
          <w:p w14:paraId="6270801A" w14:textId="77777777" w:rsidR="007476D6" w:rsidRPr="00297A65" w:rsidRDefault="007476D6" w:rsidP="000406A0">
            <w:pPr>
              <w:spacing w:line="200" w:lineRule="exact"/>
              <w:ind w:left="-18" w:right="-270"/>
              <w:rPr>
                <w:rFonts w:ascii="CordiaUPC" w:hAnsi="CordiaUPC" w:cs="CordiaUPC"/>
                <w:b/>
                <w:bCs/>
                <w:i/>
                <w:iCs/>
                <w:sz w:val="26"/>
                <w:szCs w:val="26"/>
                <w:cs/>
                <w:lang w:val="th-TH" w:bidi="th-TH"/>
              </w:rPr>
            </w:pPr>
          </w:p>
        </w:tc>
        <w:tc>
          <w:tcPr>
            <w:tcW w:w="6659" w:type="dxa"/>
            <w:gridSpan w:val="11"/>
          </w:tcPr>
          <w:p w14:paraId="10EF5EFB" w14:textId="77777777" w:rsidR="007476D6" w:rsidRPr="00297A65" w:rsidRDefault="007476D6" w:rsidP="000406A0">
            <w:pPr>
              <w:spacing w:line="200" w:lineRule="exact"/>
              <w:ind w:left="-117" w:right="-90"/>
              <w:jc w:val="center"/>
              <w:rPr>
                <w:rFonts w:ascii="CordiaUPC" w:hAnsi="CordiaUPC" w:cs="CordiaUPC"/>
                <w:sz w:val="26"/>
                <w:szCs w:val="26"/>
                <w:cs/>
                <w:lang w:val="en-US"/>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r>
      <w:tr w:rsidR="007476D6" w:rsidRPr="00297A65" w14:paraId="700C5C1D" w14:textId="77777777" w:rsidTr="000406A0">
        <w:trPr>
          <w:cantSplit/>
        </w:trPr>
        <w:tc>
          <w:tcPr>
            <w:tcW w:w="2782" w:type="dxa"/>
          </w:tcPr>
          <w:p w14:paraId="1E3619F1"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1C8E05CC"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Repricing periods</w:t>
            </w:r>
          </w:p>
        </w:tc>
        <w:tc>
          <w:tcPr>
            <w:tcW w:w="240" w:type="dxa"/>
          </w:tcPr>
          <w:p w14:paraId="0F813562"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6AE9B502"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38" w:type="dxa"/>
          </w:tcPr>
          <w:p w14:paraId="22D207B6"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6E7E9FDD"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36" w:type="dxa"/>
          </w:tcPr>
          <w:p w14:paraId="0AC7DDD2"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30957092"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473FA5F4" w14:textId="77777777" w:rsidTr="000406A0">
        <w:trPr>
          <w:cantSplit/>
        </w:trPr>
        <w:tc>
          <w:tcPr>
            <w:tcW w:w="2782" w:type="dxa"/>
          </w:tcPr>
          <w:p w14:paraId="2536C4E4"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412C1826"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53A741EB"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298C596"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36" w:type="dxa"/>
            <w:tcBorders>
              <w:top w:val="single" w:sz="4" w:space="0" w:color="auto"/>
            </w:tcBorders>
          </w:tcPr>
          <w:p w14:paraId="49E0F6F0"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566E4128"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40" w:type="dxa"/>
          </w:tcPr>
          <w:p w14:paraId="5EC691EB"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02D8BDEA"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8" w:type="dxa"/>
          </w:tcPr>
          <w:p w14:paraId="4FFA6FCE"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55A01BB6"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6" w:type="dxa"/>
          </w:tcPr>
          <w:p w14:paraId="7A53F8D8"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027E6D9C"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2934C540" w14:textId="77777777" w:rsidTr="000406A0">
        <w:trPr>
          <w:cantSplit/>
        </w:trPr>
        <w:tc>
          <w:tcPr>
            <w:tcW w:w="2782" w:type="dxa"/>
          </w:tcPr>
          <w:p w14:paraId="6FCE68E4"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5C9AEF35"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Within</w:t>
            </w:r>
          </w:p>
        </w:tc>
        <w:tc>
          <w:tcPr>
            <w:tcW w:w="243" w:type="dxa"/>
          </w:tcPr>
          <w:p w14:paraId="3ED7B22D"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15" w:type="dxa"/>
            <w:vAlign w:val="bottom"/>
          </w:tcPr>
          <w:p w14:paraId="73DB2DBA"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36" w:type="dxa"/>
          </w:tcPr>
          <w:p w14:paraId="3A76406A"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31" w:type="dxa"/>
            <w:vAlign w:val="bottom"/>
          </w:tcPr>
          <w:p w14:paraId="6592087C"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40" w:type="dxa"/>
          </w:tcPr>
          <w:p w14:paraId="2E5C5F0E"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75" w:type="dxa"/>
          </w:tcPr>
          <w:p w14:paraId="28B7660B"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performing</w:t>
            </w:r>
          </w:p>
        </w:tc>
        <w:tc>
          <w:tcPr>
            <w:tcW w:w="238" w:type="dxa"/>
          </w:tcPr>
          <w:p w14:paraId="1ED27230"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0A736C24"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interest</w:t>
            </w:r>
          </w:p>
        </w:tc>
        <w:tc>
          <w:tcPr>
            <w:tcW w:w="236" w:type="dxa"/>
          </w:tcPr>
          <w:p w14:paraId="0908463F"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1D7B95F6"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1570DAEE" w14:textId="77777777" w:rsidTr="000406A0">
        <w:trPr>
          <w:cantSplit/>
        </w:trPr>
        <w:tc>
          <w:tcPr>
            <w:tcW w:w="2782" w:type="dxa"/>
          </w:tcPr>
          <w:p w14:paraId="687FFBA5"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10E5C927"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43" w:type="dxa"/>
          </w:tcPr>
          <w:p w14:paraId="5A629956"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15" w:type="dxa"/>
            <w:vAlign w:val="bottom"/>
          </w:tcPr>
          <w:p w14:paraId="13A14C9D"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 1 year</w:t>
            </w:r>
          </w:p>
        </w:tc>
        <w:tc>
          <w:tcPr>
            <w:tcW w:w="236" w:type="dxa"/>
          </w:tcPr>
          <w:p w14:paraId="2E04EABE"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31" w:type="dxa"/>
            <w:vAlign w:val="bottom"/>
          </w:tcPr>
          <w:p w14:paraId="0DAE4E59"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1 year</w:t>
            </w:r>
          </w:p>
        </w:tc>
        <w:tc>
          <w:tcPr>
            <w:tcW w:w="240" w:type="dxa"/>
          </w:tcPr>
          <w:p w14:paraId="73005F35"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70515AE7"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assets</w:t>
            </w:r>
          </w:p>
        </w:tc>
        <w:tc>
          <w:tcPr>
            <w:tcW w:w="238" w:type="dxa"/>
          </w:tcPr>
          <w:p w14:paraId="7C194A6C"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714910D6"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bearing</w:t>
            </w:r>
          </w:p>
        </w:tc>
        <w:tc>
          <w:tcPr>
            <w:tcW w:w="236" w:type="dxa"/>
          </w:tcPr>
          <w:p w14:paraId="1B17C879"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79" w:type="dxa"/>
            <w:gridSpan w:val="2"/>
          </w:tcPr>
          <w:p w14:paraId="7A727EA1"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Total</w:t>
            </w:r>
          </w:p>
        </w:tc>
      </w:tr>
      <w:tr w:rsidR="007476D6" w:rsidRPr="00297A65" w14:paraId="3C3EA901" w14:textId="77777777" w:rsidTr="000406A0">
        <w:trPr>
          <w:cantSplit/>
          <w:trHeight w:val="80"/>
        </w:trPr>
        <w:tc>
          <w:tcPr>
            <w:tcW w:w="2782" w:type="dxa"/>
          </w:tcPr>
          <w:p w14:paraId="258B9A6E" w14:textId="77777777" w:rsidR="007476D6" w:rsidRPr="00297A65" w:rsidRDefault="007476D6" w:rsidP="000406A0">
            <w:pPr>
              <w:tabs>
                <w:tab w:val="left" w:pos="356"/>
              </w:tabs>
              <w:spacing w:line="200" w:lineRule="exact"/>
              <w:ind w:left="-18" w:right="9"/>
              <w:rPr>
                <w:rFonts w:ascii="CordiaUPC" w:hAnsi="CordiaUPC" w:cs="CordiaUPC"/>
                <w:b/>
                <w:bCs/>
                <w:i/>
                <w:iCs/>
                <w:color w:val="000000"/>
                <w:sz w:val="26"/>
                <w:szCs w:val="26"/>
                <w:lang w:val="en-US"/>
              </w:rPr>
            </w:pPr>
          </w:p>
        </w:tc>
        <w:tc>
          <w:tcPr>
            <w:tcW w:w="6668" w:type="dxa"/>
            <w:gridSpan w:val="12"/>
            <w:vAlign w:val="bottom"/>
          </w:tcPr>
          <w:p w14:paraId="77B029C0" w14:textId="77777777" w:rsidR="007476D6" w:rsidRPr="00297A65" w:rsidRDefault="007476D6" w:rsidP="000406A0">
            <w:pPr>
              <w:tabs>
                <w:tab w:val="decimal" w:pos="538"/>
                <w:tab w:val="decimal" w:pos="628"/>
              </w:tabs>
              <w:spacing w:line="200" w:lineRule="exact"/>
              <w:ind w:right="-18"/>
              <w:jc w:val="center"/>
              <w:rPr>
                <w:rFonts w:ascii="CordiaUPC" w:hAnsi="CordiaUPC" w:cs="CordiaUPC"/>
                <w:sz w:val="26"/>
                <w:szCs w:val="26"/>
              </w:rPr>
            </w:pPr>
            <w:r w:rsidRPr="00297A65">
              <w:rPr>
                <w:rFonts w:ascii="CordiaUPC" w:hAnsi="CordiaUPC" w:cs="CordiaUPC" w:hint="cs"/>
                <w:i/>
                <w:iCs/>
                <w:sz w:val="26"/>
                <w:szCs w:val="26"/>
              </w:rPr>
              <w:t>(in million Baht)</w:t>
            </w:r>
          </w:p>
        </w:tc>
      </w:tr>
      <w:tr w:rsidR="007476D6" w:rsidRPr="00297A65" w14:paraId="583584E9" w14:textId="77777777" w:rsidTr="000406A0">
        <w:trPr>
          <w:cantSplit/>
          <w:trHeight w:val="80"/>
        </w:trPr>
        <w:tc>
          <w:tcPr>
            <w:tcW w:w="2782" w:type="dxa"/>
          </w:tcPr>
          <w:p w14:paraId="4AE667C0" w14:textId="77777777" w:rsidR="007476D6" w:rsidRPr="00297A65" w:rsidRDefault="007476D6" w:rsidP="000406A0">
            <w:pPr>
              <w:tabs>
                <w:tab w:val="left" w:pos="35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assets</w:t>
            </w:r>
          </w:p>
        </w:tc>
        <w:tc>
          <w:tcPr>
            <w:tcW w:w="995" w:type="dxa"/>
            <w:vAlign w:val="bottom"/>
          </w:tcPr>
          <w:p w14:paraId="0427092B" w14:textId="77777777" w:rsidR="007476D6" w:rsidRPr="00297A65" w:rsidRDefault="007476D6" w:rsidP="000406A0">
            <w:pPr>
              <w:tabs>
                <w:tab w:val="decimal" w:pos="695"/>
              </w:tabs>
              <w:spacing w:line="200" w:lineRule="exact"/>
              <w:ind w:left="-126" w:right="-180"/>
              <w:rPr>
                <w:rFonts w:ascii="CordiaUPC" w:hAnsi="CordiaUPC" w:cs="CordiaUPC"/>
                <w:sz w:val="26"/>
                <w:szCs w:val="26"/>
              </w:rPr>
            </w:pPr>
          </w:p>
        </w:tc>
        <w:tc>
          <w:tcPr>
            <w:tcW w:w="243" w:type="dxa"/>
          </w:tcPr>
          <w:p w14:paraId="689776FB" w14:textId="77777777" w:rsidR="007476D6" w:rsidRPr="00297A65" w:rsidRDefault="007476D6" w:rsidP="000406A0">
            <w:pPr>
              <w:tabs>
                <w:tab w:val="decimal" w:pos="695"/>
              </w:tabs>
              <w:spacing w:line="200" w:lineRule="exact"/>
              <w:ind w:left="-108" w:right="-18"/>
              <w:rPr>
                <w:rFonts w:ascii="CordiaUPC" w:hAnsi="CordiaUPC" w:cs="CordiaUPC"/>
                <w:sz w:val="26"/>
                <w:szCs w:val="26"/>
              </w:rPr>
            </w:pPr>
          </w:p>
        </w:tc>
        <w:tc>
          <w:tcPr>
            <w:tcW w:w="915" w:type="dxa"/>
            <w:vAlign w:val="bottom"/>
          </w:tcPr>
          <w:p w14:paraId="15BC7C83" w14:textId="77777777" w:rsidR="007476D6" w:rsidRPr="00297A65" w:rsidRDefault="007476D6" w:rsidP="000406A0">
            <w:pPr>
              <w:tabs>
                <w:tab w:val="decimal" w:pos="695"/>
              </w:tabs>
              <w:spacing w:line="200" w:lineRule="exact"/>
              <w:ind w:left="-108" w:right="-18"/>
              <w:rPr>
                <w:rFonts w:ascii="CordiaUPC" w:hAnsi="CordiaUPC" w:cs="CordiaUPC"/>
                <w:sz w:val="26"/>
                <w:szCs w:val="26"/>
              </w:rPr>
            </w:pPr>
          </w:p>
        </w:tc>
        <w:tc>
          <w:tcPr>
            <w:tcW w:w="236" w:type="dxa"/>
          </w:tcPr>
          <w:p w14:paraId="7B0174B2"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831" w:type="dxa"/>
            <w:vAlign w:val="bottom"/>
          </w:tcPr>
          <w:p w14:paraId="01E6B8F8"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240" w:type="dxa"/>
          </w:tcPr>
          <w:p w14:paraId="0B52AF94"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975" w:type="dxa"/>
          </w:tcPr>
          <w:p w14:paraId="7E267E0E"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238" w:type="dxa"/>
          </w:tcPr>
          <w:p w14:paraId="25BEE640"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880" w:type="dxa"/>
            <w:vAlign w:val="bottom"/>
          </w:tcPr>
          <w:p w14:paraId="2793E3AB"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236" w:type="dxa"/>
          </w:tcPr>
          <w:p w14:paraId="6F91D65C"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879" w:type="dxa"/>
            <w:gridSpan w:val="2"/>
            <w:vAlign w:val="bottom"/>
          </w:tcPr>
          <w:p w14:paraId="48D96CF3" w14:textId="77777777" w:rsidR="007476D6" w:rsidRPr="00297A65" w:rsidRDefault="007476D6" w:rsidP="000406A0">
            <w:pPr>
              <w:tabs>
                <w:tab w:val="decimal" w:pos="695"/>
              </w:tabs>
              <w:spacing w:line="200" w:lineRule="exact"/>
              <w:ind w:right="-18"/>
              <w:rPr>
                <w:rFonts w:ascii="CordiaUPC" w:hAnsi="CordiaUPC" w:cs="CordiaUPC"/>
                <w:sz w:val="26"/>
                <w:szCs w:val="26"/>
              </w:rPr>
            </w:pPr>
          </w:p>
        </w:tc>
      </w:tr>
      <w:tr w:rsidR="008D071D" w:rsidRPr="00297A65" w14:paraId="3D5A9FEF" w14:textId="77777777" w:rsidTr="008D071D">
        <w:trPr>
          <w:cantSplit/>
          <w:trHeight w:val="80"/>
        </w:trPr>
        <w:tc>
          <w:tcPr>
            <w:tcW w:w="2782" w:type="dxa"/>
          </w:tcPr>
          <w:p w14:paraId="1838C84C" w14:textId="77777777" w:rsidR="008D071D" w:rsidRPr="00297A65" w:rsidRDefault="008D071D" w:rsidP="008D071D">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Cash </w:t>
            </w:r>
          </w:p>
        </w:tc>
        <w:tc>
          <w:tcPr>
            <w:tcW w:w="995" w:type="dxa"/>
            <w:vAlign w:val="bottom"/>
          </w:tcPr>
          <w:p w14:paraId="5568C36E" w14:textId="7DFA73EC" w:rsidR="008D071D" w:rsidRPr="00297A65" w:rsidRDefault="008D071D" w:rsidP="008D071D">
            <w:pPr>
              <w:tabs>
                <w:tab w:val="decimal" w:pos="779"/>
              </w:tabs>
              <w:spacing w:line="200" w:lineRule="exact"/>
              <w:ind w:left="-135" w:right="-108"/>
              <w:rPr>
                <w:rFonts w:ascii="CordiaUPC" w:hAnsi="CordiaUPC" w:cs="CordiaUPC"/>
                <w:sz w:val="26"/>
                <w:szCs w:val="26"/>
                <w:lang w:bidi="th-TH"/>
              </w:rPr>
            </w:pPr>
            <w:r>
              <w:rPr>
                <w:rFonts w:ascii="CordiaUPC" w:hAnsi="CordiaUPC" w:cs="CordiaUPC"/>
                <w:sz w:val="26"/>
                <w:szCs w:val="26"/>
              </w:rPr>
              <w:t>-</w:t>
            </w:r>
          </w:p>
        </w:tc>
        <w:tc>
          <w:tcPr>
            <w:tcW w:w="243" w:type="dxa"/>
            <w:vAlign w:val="bottom"/>
          </w:tcPr>
          <w:p w14:paraId="2F1E392A"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3583D0CF" w14:textId="0C3E2444" w:rsidR="008D071D" w:rsidRPr="00297A65" w:rsidRDefault="008D071D" w:rsidP="008D071D">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rPr>
              <w:t>-</w:t>
            </w:r>
          </w:p>
        </w:tc>
        <w:tc>
          <w:tcPr>
            <w:tcW w:w="236" w:type="dxa"/>
            <w:vAlign w:val="bottom"/>
          </w:tcPr>
          <w:p w14:paraId="1CEE52CB"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7DEAF50F" w14:textId="4701FE2C" w:rsidR="008D071D" w:rsidRPr="00297A65" w:rsidRDefault="008D071D" w:rsidP="008D071D">
            <w:pPr>
              <w:tabs>
                <w:tab w:val="decimal" w:pos="615"/>
              </w:tabs>
              <w:spacing w:line="200" w:lineRule="exact"/>
              <w:ind w:left="-135" w:right="-108"/>
              <w:rPr>
                <w:rFonts w:ascii="CordiaUPC" w:hAnsi="CordiaUPC" w:cs="CordiaUPC"/>
                <w:sz w:val="26"/>
                <w:szCs w:val="26"/>
                <w:lang w:bidi="th-TH"/>
              </w:rPr>
            </w:pPr>
            <w:r>
              <w:rPr>
                <w:rFonts w:ascii="CordiaUPC" w:hAnsi="CordiaUPC" w:cs="CordiaUPC"/>
                <w:sz w:val="26"/>
                <w:szCs w:val="26"/>
              </w:rPr>
              <w:t>-</w:t>
            </w:r>
          </w:p>
        </w:tc>
        <w:tc>
          <w:tcPr>
            <w:tcW w:w="240" w:type="dxa"/>
            <w:vAlign w:val="bottom"/>
          </w:tcPr>
          <w:p w14:paraId="39C82CF2"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4F711A5A" w14:textId="3280C40A" w:rsidR="008D071D" w:rsidRPr="00297A65" w:rsidRDefault="008D071D" w:rsidP="008D071D">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rPr>
              <w:t>-</w:t>
            </w:r>
          </w:p>
        </w:tc>
        <w:tc>
          <w:tcPr>
            <w:tcW w:w="238" w:type="dxa"/>
            <w:vAlign w:val="bottom"/>
          </w:tcPr>
          <w:p w14:paraId="410CD1C0"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23D79189" w14:textId="10ED763F" w:rsidR="008D071D" w:rsidRPr="00297A65" w:rsidRDefault="008D071D" w:rsidP="008D071D">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rPr>
              <w:t>12,480</w:t>
            </w:r>
          </w:p>
        </w:tc>
        <w:tc>
          <w:tcPr>
            <w:tcW w:w="236" w:type="dxa"/>
            <w:vAlign w:val="bottom"/>
          </w:tcPr>
          <w:p w14:paraId="1FF705FE"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62ADB737" w14:textId="00DE14B9"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12,480</w:t>
            </w:r>
          </w:p>
        </w:tc>
      </w:tr>
      <w:tr w:rsidR="007476D6" w:rsidRPr="00297A65" w14:paraId="23EE8490" w14:textId="77777777" w:rsidTr="000406A0">
        <w:trPr>
          <w:cantSplit/>
        </w:trPr>
        <w:tc>
          <w:tcPr>
            <w:tcW w:w="2782" w:type="dxa"/>
          </w:tcPr>
          <w:p w14:paraId="58B65D54" w14:textId="77777777" w:rsidR="007476D6" w:rsidRPr="00297A65" w:rsidRDefault="007476D6" w:rsidP="000406A0">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6727409F" w14:textId="77777777" w:rsidR="007476D6" w:rsidRPr="00297A65" w:rsidRDefault="007476D6" w:rsidP="000406A0">
            <w:pPr>
              <w:tabs>
                <w:tab w:val="decimal" w:pos="779"/>
              </w:tabs>
              <w:spacing w:line="200" w:lineRule="exact"/>
              <w:ind w:left="-135" w:right="-135"/>
              <w:rPr>
                <w:rFonts w:ascii="CordiaUPC" w:hAnsi="CordiaUPC" w:cs="CordiaUPC"/>
                <w:sz w:val="26"/>
                <w:szCs w:val="26"/>
              </w:rPr>
            </w:pPr>
          </w:p>
        </w:tc>
        <w:tc>
          <w:tcPr>
            <w:tcW w:w="243" w:type="dxa"/>
          </w:tcPr>
          <w:p w14:paraId="67E6FD2F" w14:textId="77777777" w:rsidR="007476D6" w:rsidRPr="00297A65" w:rsidRDefault="007476D6" w:rsidP="000406A0">
            <w:pPr>
              <w:tabs>
                <w:tab w:val="decimal" w:pos="710"/>
              </w:tabs>
              <w:spacing w:line="200" w:lineRule="exact"/>
              <w:ind w:left="-135" w:right="162"/>
              <w:rPr>
                <w:rFonts w:ascii="CordiaUPC" w:hAnsi="CordiaUPC" w:cs="CordiaUPC"/>
                <w:sz w:val="26"/>
                <w:szCs w:val="26"/>
              </w:rPr>
            </w:pPr>
          </w:p>
        </w:tc>
        <w:tc>
          <w:tcPr>
            <w:tcW w:w="915" w:type="dxa"/>
            <w:vAlign w:val="bottom"/>
          </w:tcPr>
          <w:p w14:paraId="238BE3B8" w14:textId="77777777" w:rsidR="007476D6" w:rsidRPr="00297A65" w:rsidRDefault="007476D6" w:rsidP="000406A0">
            <w:pPr>
              <w:tabs>
                <w:tab w:val="decimal" w:pos="642"/>
              </w:tabs>
              <w:spacing w:line="200" w:lineRule="exact"/>
              <w:ind w:left="-135" w:right="-108"/>
              <w:rPr>
                <w:rFonts w:ascii="CordiaUPC" w:hAnsi="CordiaUPC" w:cs="CordiaUPC"/>
                <w:sz w:val="26"/>
                <w:szCs w:val="26"/>
              </w:rPr>
            </w:pPr>
          </w:p>
        </w:tc>
        <w:tc>
          <w:tcPr>
            <w:tcW w:w="236" w:type="dxa"/>
          </w:tcPr>
          <w:p w14:paraId="48ABD60C" w14:textId="77777777" w:rsidR="007476D6" w:rsidRPr="00297A65" w:rsidRDefault="007476D6" w:rsidP="000406A0">
            <w:pPr>
              <w:tabs>
                <w:tab w:val="decimal" w:pos="642"/>
              </w:tabs>
              <w:spacing w:line="200" w:lineRule="exact"/>
              <w:ind w:left="-135" w:right="162"/>
              <w:rPr>
                <w:rFonts w:ascii="CordiaUPC" w:hAnsi="CordiaUPC" w:cs="CordiaUPC"/>
                <w:sz w:val="26"/>
                <w:szCs w:val="26"/>
              </w:rPr>
            </w:pPr>
          </w:p>
        </w:tc>
        <w:tc>
          <w:tcPr>
            <w:tcW w:w="831" w:type="dxa"/>
            <w:vAlign w:val="bottom"/>
          </w:tcPr>
          <w:p w14:paraId="033F59CA" w14:textId="77777777" w:rsidR="007476D6" w:rsidRPr="00297A65" w:rsidRDefault="007476D6" w:rsidP="000406A0">
            <w:pPr>
              <w:tabs>
                <w:tab w:val="decimal" w:pos="615"/>
                <w:tab w:val="decimal" w:pos="642"/>
              </w:tabs>
              <w:spacing w:line="200" w:lineRule="exact"/>
              <w:ind w:left="-135" w:right="-18"/>
              <w:rPr>
                <w:rFonts w:ascii="CordiaUPC" w:hAnsi="CordiaUPC" w:cs="CordiaUPC"/>
                <w:sz w:val="26"/>
                <w:szCs w:val="26"/>
              </w:rPr>
            </w:pPr>
          </w:p>
        </w:tc>
        <w:tc>
          <w:tcPr>
            <w:tcW w:w="240" w:type="dxa"/>
          </w:tcPr>
          <w:p w14:paraId="30643C2D" w14:textId="77777777" w:rsidR="007476D6" w:rsidRPr="00297A65" w:rsidRDefault="007476D6" w:rsidP="000406A0">
            <w:pPr>
              <w:tabs>
                <w:tab w:val="decimal" w:pos="710"/>
              </w:tabs>
              <w:spacing w:line="200" w:lineRule="exact"/>
              <w:ind w:left="-135" w:right="162"/>
              <w:rPr>
                <w:rFonts w:ascii="CordiaUPC" w:hAnsi="CordiaUPC" w:cs="CordiaUPC"/>
                <w:sz w:val="26"/>
                <w:szCs w:val="26"/>
                <w:lang w:val="en-US"/>
              </w:rPr>
            </w:pPr>
          </w:p>
        </w:tc>
        <w:tc>
          <w:tcPr>
            <w:tcW w:w="975" w:type="dxa"/>
          </w:tcPr>
          <w:p w14:paraId="1065611F" w14:textId="77777777" w:rsidR="007476D6" w:rsidRPr="00297A65" w:rsidRDefault="007476D6" w:rsidP="000406A0">
            <w:pPr>
              <w:tabs>
                <w:tab w:val="decimal" w:pos="710"/>
              </w:tabs>
              <w:spacing w:line="200" w:lineRule="exact"/>
              <w:ind w:left="-135" w:right="-18"/>
              <w:rPr>
                <w:rFonts w:ascii="CordiaUPC" w:hAnsi="CordiaUPC" w:cs="CordiaUPC"/>
                <w:sz w:val="26"/>
                <w:szCs w:val="26"/>
              </w:rPr>
            </w:pPr>
          </w:p>
        </w:tc>
        <w:tc>
          <w:tcPr>
            <w:tcW w:w="238" w:type="dxa"/>
          </w:tcPr>
          <w:p w14:paraId="1C4B936B" w14:textId="77777777" w:rsidR="007476D6" w:rsidRPr="00297A65" w:rsidRDefault="007476D6" w:rsidP="000406A0">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1A632958" w14:textId="77777777" w:rsidR="007476D6" w:rsidRPr="00297A65" w:rsidRDefault="007476D6" w:rsidP="000406A0">
            <w:pPr>
              <w:tabs>
                <w:tab w:val="decimal" w:pos="695"/>
              </w:tabs>
              <w:spacing w:line="200" w:lineRule="exact"/>
              <w:ind w:left="-135"/>
              <w:rPr>
                <w:rFonts w:ascii="CordiaUPC" w:hAnsi="CordiaUPC" w:cs="CordiaUPC"/>
                <w:sz w:val="26"/>
                <w:szCs w:val="26"/>
              </w:rPr>
            </w:pPr>
          </w:p>
        </w:tc>
        <w:tc>
          <w:tcPr>
            <w:tcW w:w="236" w:type="dxa"/>
          </w:tcPr>
          <w:p w14:paraId="6935D4A8" w14:textId="77777777" w:rsidR="007476D6" w:rsidRPr="00297A65" w:rsidRDefault="007476D6" w:rsidP="000406A0">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512C1A01" w14:textId="77777777" w:rsidR="007476D6" w:rsidRPr="00297A65" w:rsidRDefault="007476D6" w:rsidP="000406A0">
            <w:pPr>
              <w:tabs>
                <w:tab w:val="decimal" w:pos="695"/>
              </w:tabs>
              <w:spacing w:line="200" w:lineRule="exact"/>
              <w:ind w:left="-135"/>
              <w:rPr>
                <w:rFonts w:ascii="CordiaUPC" w:hAnsi="CordiaUPC" w:cs="CordiaUPC"/>
                <w:sz w:val="26"/>
                <w:szCs w:val="26"/>
              </w:rPr>
            </w:pPr>
          </w:p>
        </w:tc>
      </w:tr>
      <w:tr w:rsidR="008D071D" w:rsidRPr="00297A65" w14:paraId="30CD6444" w14:textId="77777777" w:rsidTr="008D071D">
        <w:trPr>
          <w:cantSplit/>
        </w:trPr>
        <w:tc>
          <w:tcPr>
            <w:tcW w:w="2782" w:type="dxa"/>
          </w:tcPr>
          <w:p w14:paraId="106046E1" w14:textId="77777777" w:rsidR="008D071D" w:rsidRPr="00297A65" w:rsidRDefault="008D071D" w:rsidP="008D071D">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vAlign w:val="bottom"/>
          </w:tcPr>
          <w:p w14:paraId="588BF2EA" w14:textId="20DB3A63"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246,978</w:t>
            </w:r>
          </w:p>
        </w:tc>
        <w:tc>
          <w:tcPr>
            <w:tcW w:w="243" w:type="dxa"/>
            <w:vAlign w:val="bottom"/>
          </w:tcPr>
          <w:p w14:paraId="0BF2D84C"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7E60948D" w14:textId="155B9D2B"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972</w:t>
            </w:r>
          </w:p>
        </w:tc>
        <w:tc>
          <w:tcPr>
            <w:tcW w:w="236" w:type="dxa"/>
            <w:vAlign w:val="bottom"/>
          </w:tcPr>
          <w:p w14:paraId="5A2FE739"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7AC6553D" w14:textId="76A92CBF"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25C0F5B4"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769ECDA2" w14:textId="53268915"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4543B87C"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520957F8" w14:textId="0865C179"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12,159</w:t>
            </w:r>
          </w:p>
        </w:tc>
        <w:tc>
          <w:tcPr>
            <w:tcW w:w="236" w:type="dxa"/>
            <w:vAlign w:val="bottom"/>
          </w:tcPr>
          <w:p w14:paraId="4B80A6A6"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21861B2D" w14:textId="42BC0670"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260,109</w:t>
            </w:r>
          </w:p>
        </w:tc>
      </w:tr>
      <w:tr w:rsidR="008D071D" w:rsidRPr="00297A65" w14:paraId="1BC36ACE" w14:textId="77777777" w:rsidTr="000406A0">
        <w:trPr>
          <w:cantSplit/>
        </w:trPr>
        <w:tc>
          <w:tcPr>
            <w:tcW w:w="2782" w:type="dxa"/>
          </w:tcPr>
          <w:p w14:paraId="528C5327" w14:textId="77777777" w:rsidR="008D071D" w:rsidRPr="00297A65" w:rsidRDefault="008D071D" w:rsidP="008D071D">
            <w:pPr>
              <w:tabs>
                <w:tab w:val="left" w:pos="356"/>
              </w:tabs>
              <w:spacing w:line="200" w:lineRule="exact"/>
              <w:ind w:left="145" w:right="-108" w:hanging="163"/>
              <w:rPr>
                <w:rFonts w:ascii="CordiaUPC" w:hAnsi="CordiaUPC" w:cs="CordiaUPC"/>
                <w:sz w:val="26"/>
                <w:szCs w:val="26"/>
                <w:lang w:val="en-US"/>
              </w:rPr>
            </w:pPr>
            <w:r w:rsidRPr="00297A65">
              <w:rPr>
                <w:rFonts w:ascii="CordiaUPC" w:hAnsi="CordiaUPC" w:cs="CordiaUPC" w:hint="cs"/>
                <w:sz w:val="26"/>
                <w:szCs w:val="26"/>
                <w:lang w:val="en-US"/>
              </w:rPr>
              <w:t>Financial assets measured at fair value through profit or loss</w:t>
            </w:r>
          </w:p>
        </w:tc>
        <w:tc>
          <w:tcPr>
            <w:tcW w:w="995" w:type="dxa"/>
            <w:vAlign w:val="bottom"/>
          </w:tcPr>
          <w:p w14:paraId="6C5EDFD3" w14:textId="72042DCA"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6,154</w:t>
            </w:r>
          </w:p>
        </w:tc>
        <w:tc>
          <w:tcPr>
            <w:tcW w:w="243" w:type="dxa"/>
            <w:vAlign w:val="bottom"/>
          </w:tcPr>
          <w:p w14:paraId="0EBD87A2"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18090D92" w14:textId="255D973E"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2E5A6AF7"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5DC63FCC" w14:textId="127FFEEA"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198A6C8C"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6E72FEDD" w14:textId="5363253B"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4CA8537A"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70975E70" w14:textId="1D983A8D"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151</w:t>
            </w:r>
          </w:p>
        </w:tc>
        <w:tc>
          <w:tcPr>
            <w:tcW w:w="236" w:type="dxa"/>
            <w:vAlign w:val="bottom"/>
          </w:tcPr>
          <w:p w14:paraId="7A0ED6D6"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2654BC2A" w14:textId="740AFF32"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6,305</w:t>
            </w:r>
          </w:p>
        </w:tc>
      </w:tr>
      <w:tr w:rsidR="008D071D" w:rsidRPr="00297A65" w14:paraId="276A2626" w14:textId="77777777" w:rsidTr="008D071D">
        <w:trPr>
          <w:cantSplit/>
        </w:trPr>
        <w:tc>
          <w:tcPr>
            <w:tcW w:w="2782" w:type="dxa"/>
          </w:tcPr>
          <w:p w14:paraId="32E5289E" w14:textId="77777777" w:rsidR="008D071D" w:rsidRPr="00297A65" w:rsidRDefault="008D071D" w:rsidP="008D071D">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rPr>
              <w:t xml:space="preserve">Investments, net </w:t>
            </w:r>
          </w:p>
        </w:tc>
        <w:tc>
          <w:tcPr>
            <w:tcW w:w="995" w:type="dxa"/>
            <w:vAlign w:val="bottom"/>
          </w:tcPr>
          <w:p w14:paraId="1C540FB1" w14:textId="07D4880B"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20,167</w:t>
            </w:r>
          </w:p>
        </w:tc>
        <w:tc>
          <w:tcPr>
            <w:tcW w:w="243" w:type="dxa"/>
            <w:vAlign w:val="bottom"/>
          </w:tcPr>
          <w:p w14:paraId="5FEAA80E"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483E081D" w14:textId="14372EA3"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13,112</w:t>
            </w:r>
          </w:p>
        </w:tc>
        <w:tc>
          <w:tcPr>
            <w:tcW w:w="236" w:type="dxa"/>
            <w:vAlign w:val="bottom"/>
          </w:tcPr>
          <w:p w14:paraId="0ECA1103"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78FB56B6" w14:textId="682E9BA9"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46,275</w:t>
            </w:r>
          </w:p>
        </w:tc>
        <w:tc>
          <w:tcPr>
            <w:tcW w:w="240" w:type="dxa"/>
            <w:vAlign w:val="bottom"/>
          </w:tcPr>
          <w:p w14:paraId="5D3A6DEA"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25979622" w14:textId="00C4EC24"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43674DF3"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6D263492" w14:textId="2F3B32FD"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584</w:t>
            </w:r>
          </w:p>
        </w:tc>
        <w:tc>
          <w:tcPr>
            <w:tcW w:w="236" w:type="dxa"/>
            <w:vAlign w:val="bottom"/>
          </w:tcPr>
          <w:p w14:paraId="6DBBC850"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580087E4" w14:textId="191DEC76"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80,138</w:t>
            </w:r>
          </w:p>
        </w:tc>
      </w:tr>
      <w:tr w:rsidR="008D071D" w:rsidRPr="00297A65" w14:paraId="7A1E0E19" w14:textId="77777777" w:rsidTr="000406A0">
        <w:trPr>
          <w:cantSplit/>
        </w:trPr>
        <w:tc>
          <w:tcPr>
            <w:tcW w:w="2782" w:type="dxa"/>
          </w:tcPr>
          <w:p w14:paraId="2E463DFF" w14:textId="77777777" w:rsidR="008D071D" w:rsidRPr="00297A65" w:rsidRDefault="008D071D" w:rsidP="008D071D">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Investments in subsidiaries and  </w:t>
            </w:r>
          </w:p>
          <w:p w14:paraId="57C53055" w14:textId="77777777" w:rsidR="008D071D" w:rsidRPr="00297A65" w:rsidRDefault="008D071D" w:rsidP="008D071D">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    associate, net</w:t>
            </w:r>
          </w:p>
        </w:tc>
        <w:tc>
          <w:tcPr>
            <w:tcW w:w="995" w:type="dxa"/>
            <w:vAlign w:val="bottom"/>
          </w:tcPr>
          <w:p w14:paraId="42DC1EC5" w14:textId="182D0B04"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11954901"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271E723F" w14:textId="130C5CDE"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5611AE48"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7F57E05C" w14:textId="5C535DE7"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69473250"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6B6221DE" w14:textId="05465C09"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2EBA36B0"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38D0CD4A" w14:textId="77457512"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161,625</w:t>
            </w:r>
          </w:p>
        </w:tc>
        <w:tc>
          <w:tcPr>
            <w:tcW w:w="236" w:type="dxa"/>
            <w:vAlign w:val="bottom"/>
          </w:tcPr>
          <w:p w14:paraId="3D605112"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3312FA6E" w14:textId="3EA92F65"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161,625</w:t>
            </w:r>
          </w:p>
        </w:tc>
      </w:tr>
      <w:tr w:rsidR="008D071D" w:rsidRPr="00297A65" w14:paraId="227CC565" w14:textId="77777777" w:rsidTr="000406A0">
        <w:trPr>
          <w:cantSplit/>
        </w:trPr>
        <w:tc>
          <w:tcPr>
            <w:tcW w:w="2782" w:type="dxa"/>
          </w:tcPr>
          <w:p w14:paraId="6E0FC180" w14:textId="77777777" w:rsidR="008D071D" w:rsidRPr="00297A65" w:rsidRDefault="008D071D" w:rsidP="008D071D">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Loans to customers net of</w:t>
            </w:r>
          </w:p>
          <w:p w14:paraId="6D7F4568" w14:textId="77777777" w:rsidR="008D071D" w:rsidRPr="00297A65" w:rsidRDefault="008D071D" w:rsidP="008D071D">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   deferred revenue</w:t>
            </w:r>
          </w:p>
        </w:tc>
        <w:tc>
          <w:tcPr>
            <w:tcW w:w="995" w:type="dxa"/>
            <w:vAlign w:val="bottom"/>
          </w:tcPr>
          <w:p w14:paraId="46969500" w14:textId="479713BD"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565,731</w:t>
            </w:r>
          </w:p>
        </w:tc>
        <w:tc>
          <w:tcPr>
            <w:tcW w:w="243" w:type="dxa"/>
            <w:vAlign w:val="bottom"/>
          </w:tcPr>
          <w:p w14:paraId="19DF0256"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1B694ED9" w14:textId="09DD1993"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52,691</w:t>
            </w:r>
          </w:p>
        </w:tc>
        <w:tc>
          <w:tcPr>
            <w:tcW w:w="236" w:type="dxa"/>
            <w:vAlign w:val="bottom"/>
          </w:tcPr>
          <w:p w14:paraId="320297C0"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28846E14" w14:textId="022AD3B4"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65,859</w:t>
            </w:r>
          </w:p>
        </w:tc>
        <w:tc>
          <w:tcPr>
            <w:tcW w:w="240" w:type="dxa"/>
            <w:vAlign w:val="bottom"/>
          </w:tcPr>
          <w:p w14:paraId="7B7FBA1F"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6E1434B0" w14:textId="400855D1"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23,430</w:t>
            </w:r>
          </w:p>
        </w:tc>
        <w:tc>
          <w:tcPr>
            <w:tcW w:w="238" w:type="dxa"/>
            <w:vAlign w:val="bottom"/>
          </w:tcPr>
          <w:p w14:paraId="183646D7"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7548662B" w14:textId="1AD0F9F6"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9,744</w:t>
            </w:r>
          </w:p>
        </w:tc>
        <w:tc>
          <w:tcPr>
            <w:tcW w:w="236" w:type="dxa"/>
            <w:vAlign w:val="bottom"/>
          </w:tcPr>
          <w:p w14:paraId="75846512"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32661A4" w14:textId="5E122456"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717,455</w:t>
            </w:r>
          </w:p>
        </w:tc>
      </w:tr>
      <w:tr w:rsidR="00403FAA" w:rsidRPr="00297A65" w14:paraId="4FACE9DB" w14:textId="77777777" w:rsidTr="00CD7005">
        <w:trPr>
          <w:cantSplit/>
        </w:trPr>
        <w:tc>
          <w:tcPr>
            <w:tcW w:w="2782" w:type="dxa"/>
          </w:tcPr>
          <w:p w14:paraId="27AD6E10" w14:textId="77777777" w:rsidR="00403FAA" w:rsidRPr="00297A65" w:rsidRDefault="00403FAA" w:rsidP="00403FAA">
            <w:pPr>
              <w:tabs>
                <w:tab w:val="left" w:pos="356"/>
              </w:tabs>
              <w:spacing w:line="200" w:lineRule="exact"/>
              <w:ind w:right="9"/>
              <w:rPr>
                <w:rFonts w:ascii="CordiaUPC" w:hAnsi="CordiaUPC" w:cs="CordiaUPC"/>
                <w:sz w:val="26"/>
                <w:szCs w:val="26"/>
                <w:lang w:val="en-US" w:eastAsia="zh-CN" w:bidi="th-TH"/>
              </w:rPr>
            </w:pPr>
            <w:r w:rsidRPr="00297A65">
              <w:rPr>
                <w:rFonts w:ascii="CordiaUPC" w:hAnsi="CordiaUPC" w:cs="CordiaUPC" w:hint="cs"/>
                <w:sz w:val="26"/>
                <w:szCs w:val="26"/>
                <w:lang w:val="en-US"/>
              </w:rPr>
              <w:t>Other financial assets - net</w:t>
            </w:r>
          </w:p>
        </w:tc>
        <w:tc>
          <w:tcPr>
            <w:tcW w:w="995" w:type="dxa"/>
            <w:vAlign w:val="bottom"/>
          </w:tcPr>
          <w:p w14:paraId="43642265" w14:textId="3CEDE876" w:rsidR="00403FAA" w:rsidRPr="00297A65" w:rsidRDefault="00403FAA" w:rsidP="00403FAA">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rPr>
              <w:t>2,477</w:t>
            </w:r>
          </w:p>
        </w:tc>
        <w:tc>
          <w:tcPr>
            <w:tcW w:w="243" w:type="dxa"/>
            <w:vAlign w:val="bottom"/>
          </w:tcPr>
          <w:p w14:paraId="73885A93"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915" w:type="dxa"/>
            <w:vAlign w:val="bottom"/>
          </w:tcPr>
          <w:p w14:paraId="5107AA18" w14:textId="0DFBCE89" w:rsidR="00403FAA" w:rsidRPr="00297A65" w:rsidRDefault="00403FAA" w:rsidP="00403FAA">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vAlign w:val="bottom"/>
          </w:tcPr>
          <w:p w14:paraId="2E153BC1"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831" w:type="dxa"/>
            <w:vAlign w:val="bottom"/>
          </w:tcPr>
          <w:p w14:paraId="7FA21734" w14:textId="102F252E" w:rsidR="00403FAA" w:rsidRPr="00297A65" w:rsidRDefault="00403FAA" w:rsidP="00403FAA">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086119A9"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975" w:type="dxa"/>
            <w:vAlign w:val="bottom"/>
          </w:tcPr>
          <w:p w14:paraId="10220DF0" w14:textId="7BB20D28" w:rsidR="00403FAA" w:rsidRPr="00297A65" w:rsidRDefault="00403FAA" w:rsidP="00403FAA">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vAlign w:val="bottom"/>
          </w:tcPr>
          <w:p w14:paraId="057D63BE"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880" w:type="dxa"/>
            <w:vAlign w:val="bottom"/>
          </w:tcPr>
          <w:p w14:paraId="3668224D" w14:textId="78AFA140" w:rsidR="00403FAA" w:rsidRPr="00297A65" w:rsidRDefault="00403FAA" w:rsidP="00403FAA">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3,576</w:t>
            </w:r>
          </w:p>
        </w:tc>
        <w:tc>
          <w:tcPr>
            <w:tcW w:w="236" w:type="dxa"/>
            <w:vAlign w:val="bottom"/>
          </w:tcPr>
          <w:p w14:paraId="53F8B93D"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879" w:type="dxa"/>
            <w:gridSpan w:val="2"/>
            <w:vAlign w:val="bottom"/>
          </w:tcPr>
          <w:p w14:paraId="07E74E21" w14:textId="04CA1FD8" w:rsidR="00403FAA" w:rsidRPr="00297A65" w:rsidRDefault="00403FAA" w:rsidP="00403FAA">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6,053</w:t>
            </w:r>
          </w:p>
        </w:tc>
      </w:tr>
      <w:tr w:rsidR="00403FAA" w:rsidRPr="00297A65" w14:paraId="5CA21C1C" w14:textId="77777777" w:rsidTr="00CD7005">
        <w:trPr>
          <w:cantSplit/>
        </w:trPr>
        <w:tc>
          <w:tcPr>
            <w:tcW w:w="2782" w:type="dxa"/>
          </w:tcPr>
          <w:p w14:paraId="3794544B" w14:textId="77777777" w:rsidR="00403FAA" w:rsidRPr="00297A65" w:rsidRDefault="00403FAA" w:rsidP="00403FAA">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5072A400" w14:textId="5934643B" w:rsidR="00403FAA" w:rsidRPr="00297A65" w:rsidRDefault="00403FAA" w:rsidP="00403FAA">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rPr>
              <w:t>841,507</w:t>
            </w:r>
          </w:p>
        </w:tc>
        <w:tc>
          <w:tcPr>
            <w:tcW w:w="243" w:type="dxa"/>
            <w:vAlign w:val="bottom"/>
          </w:tcPr>
          <w:p w14:paraId="590A7D46"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274C824" w14:textId="49F5FF34"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66,775</w:t>
            </w:r>
          </w:p>
        </w:tc>
        <w:tc>
          <w:tcPr>
            <w:tcW w:w="236" w:type="dxa"/>
            <w:vAlign w:val="bottom"/>
          </w:tcPr>
          <w:p w14:paraId="552EBB28"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7CCEE291" w14:textId="7D4C4A93" w:rsidR="00403FAA" w:rsidRPr="00297A65" w:rsidRDefault="00403FAA" w:rsidP="00403FAA">
            <w:pPr>
              <w:tabs>
                <w:tab w:val="decimal" w:pos="615"/>
              </w:tabs>
              <w:spacing w:line="200" w:lineRule="exact"/>
              <w:ind w:left="-130" w:right="-86"/>
              <w:rPr>
                <w:rFonts w:ascii="CordiaUPC" w:hAnsi="CordiaUPC" w:cs="CordiaUPC"/>
                <w:b/>
                <w:bCs/>
                <w:sz w:val="26"/>
                <w:szCs w:val="26"/>
                <w:lang w:val="en-US"/>
              </w:rPr>
            </w:pPr>
            <w:r>
              <w:rPr>
                <w:rFonts w:ascii="CordiaUPC" w:hAnsi="CordiaUPC" w:cs="CordiaUPC"/>
                <w:b/>
                <w:bCs/>
                <w:sz w:val="26"/>
                <w:szCs w:val="26"/>
              </w:rPr>
              <w:t>112,134</w:t>
            </w:r>
          </w:p>
        </w:tc>
        <w:tc>
          <w:tcPr>
            <w:tcW w:w="240" w:type="dxa"/>
            <w:vAlign w:val="bottom"/>
          </w:tcPr>
          <w:p w14:paraId="27D6E13E"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798BD811" w14:textId="72D5DDB0"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23,430</w:t>
            </w:r>
          </w:p>
        </w:tc>
        <w:tc>
          <w:tcPr>
            <w:tcW w:w="238" w:type="dxa"/>
            <w:vAlign w:val="bottom"/>
          </w:tcPr>
          <w:p w14:paraId="04ED0E7F"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1551DD9B" w14:textId="11A6A58C"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200,319</w:t>
            </w:r>
          </w:p>
        </w:tc>
        <w:tc>
          <w:tcPr>
            <w:tcW w:w="236" w:type="dxa"/>
            <w:vAlign w:val="bottom"/>
          </w:tcPr>
          <w:p w14:paraId="00AF3105"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5BF838A6" w14:textId="4129A208"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1,244,165</w:t>
            </w:r>
          </w:p>
        </w:tc>
      </w:tr>
      <w:tr w:rsidR="007476D6" w:rsidRPr="00297A65" w14:paraId="269A3BE8" w14:textId="77777777" w:rsidTr="000406A0">
        <w:trPr>
          <w:cantSplit/>
        </w:trPr>
        <w:tc>
          <w:tcPr>
            <w:tcW w:w="2782" w:type="dxa"/>
          </w:tcPr>
          <w:p w14:paraId="521D4160"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4761EC99" w14:textId="77777777" w:rsidR="007476D6" w:rsidRPr="00297A65" w:rsidRDefault="007476D6" w:rsidP="000406A0">
            <w:pPr>
              <w:tabs>
                <w:tab w:val="decimal" w:pos="779"/>
              </w:tabs>
              <w:spacing w:line="200" w:lineRule="exact"/>
              <w:ind w:left="-135" w:right="-90"/>
              <w:rPr>
                <w:rFonts w:ascii="CordiaUPC" w:hAnsi="CordiaUPC" w:cs="CordiaUPC"/>
                <w:sz w:val="26"/>
                <w:szCs w:val="26"/>
                <w:lang w:val="en-US"/>
              </w:rPr>
            </w:pPr>
          </w:p>
        </w:tc>
        <w:tc>
          <w:tcPr>
            <w:tcW w:w="243" w:type="dxa"/>
          </w:tcPr>
          <w:p w14:paraId="12BE7291" w14:textId="77777777" w:rsidR="007476D6" w:rsidRPr="00297A65" w:rsidRDefault="007476D6" w:rsidP="000406A0">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2F3DD502" w14:textId="77777777" w:rsidR="007476D6" w:rsidRPr="00297A65" w:rsidRDefault="007476D6" w:rsidP="000406A0">
            <w:pPr>
              <w:tabs>
                <w:tab w:val="decimal" w:pos="642"/>
              </w:tabs>
              <w:spacing w:line="200" w:lineRule="exact"/>
              <w:ind w:left="-135" w:right="-90"/>
              <w:rPr>
                <w:rFonts w:ascii="CordiaUPC" w:hAnsi="CordiaUPC" w:cs="CordiaUPC"/>
                <w:sz w:val="26"/>
                <w:szCs w:val="26"/>
                <w:lang w:val="en-US"/>
              </w:rPr>
            </w:pPr>
          </w:p>
        </w:tc>
        <w:tc>
          <w:tcPr>
            <w:tcW w:w="236" w:type="dxa"/>
          </w:tcPr>
          <w:p w14:paraId="72216745" w14:textId="77777777" w:rsidR="007476D6" w:rsidRPr="00297A65" w:rsidRDefault="007476D6" w:rsidP="000406A0">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0683AF17" w14:textId="77777777" w:rsidR="007476D6" w:rsidRPr="00297A65" w:rsidRDefault="007476D6" w:rsidP="000406A0">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04E0C3ED" w14:textId="77777777" w:rsidR="007476D6" w:rsidRPr="00297A65" w:rsidRDefault="007476D6" w:rsidP="000406A0">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3DC901E9" w14:textId="77777777" w:rsidR="007476D6" w:rsidRPr="00297A65" w:rsidRDefault="007476D6" w:rsidP="000406A0">
            <w:pPr>
              <w:tabs>
                <w:tab w:val="decimal" w:pos="710"/>
              </w:tabs>
              <w:spacing w:line="200" w:lineRule="exact"/>
              <w:ind w:left="-135" w:right="-90"/>
              <w:rPr>
                <w:rFonts w:ascii="CordiaUPC" w:hAnsi="CordiaUPC" w:cs="CordiaUPC"/>
                <w:sz w:val="26"/>
                <w:szCs w:val="26"/>
                <w:lang w:val="en-US"/>
              </w:rPr>
            </w:pPr>
          </w:p>
        </w:tc>
        <w:tc>
          <w:tcPr>
            <w:tcW w:w="238" w:type="dxa"/>
          </w:tcPr>
          <w:p w14:paraId="635B24EE" w14:textId="77777777" w:rsidR="007476D6" w:rsidRPr="00297A65" w:rsidRDefault="007476D6" w:rsidP="000406A0">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3AA49DC5" w14:textId="77777777" w:rsidR="007476D6" w:rsidRPr="00297A65" w:rsidRDefault="007476D6" w:rsidP="000406A0">
            <w:pPr>
              <w:tabs>
                <w:tab w:val="decimal" w:pos="695"/>
              </w:tabs>
              <w:spacing w:line="200" w:lineRule="exact"/>
              <w:ind w:left="-135" w:right="-90"/>
              <w:rPr>
                <w:rFonts w:ascii="CordiaUPC" w:hAnsi="CordiaUPC" w:cs="CordiaUPC"/>
                <w:sz w:val="26"/>
                <w:szCs w:val="26"/>
                <w:lang w:val="en-US"/>
              </w:rPr>
            </w:pPr>
          </w:p>
        </w:tc>
        <w:tc>
          <w:tcPr>
            <w:tcW w:w="236" w:type="dxa"/>
          </w:tcPr>
          <w:p w14:paraId="58456A34" w14:textId="77777777" w:rsidR="007476D6" w:rsidRPr="00297A65" w:rsidRDefault="007476D6" w:rsidP="000406A0">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7A082C59" w14:textId="77777777" w:rsidR="007476D6" w:rsidRPr="00297A65" w:rsidRDefault="007476D6" w:rsidP="000406A0">
            <w:pPr>
              <w:tabs>
                <w:tab w:val="decimal" w:pos="695"/>
              </w:tabs>
              <w:spacing w:line="200" w:lineRule="exact"/>
              <w:ind w:left="-135" w:right="-90"/>
              <w:rPr>
                <w:rFonts w:ascii="CordiaUPC" w:hAnsi="CordiaUPC" w:cs="CordiaUPC"/>
                <w:sz w:val="26"/>
                <w:szCs w:val="26"/>
                <w:lang w:val="en-US"/>
              </w:rPr>
            </w:pPr>
          </w:p>
        </w:tc>
      </w:tr>
      <w:tr w:rsidR="007476D6" w:rsidRPr="00297A65" w14:paraId="4CB0D228" w14:textId="77777777" w:rsidTr="000406A0">
        <w:trPr>
          <w:cantSplit/>
        </w:trPr>
        <w:tc>
          <w:tcPr>
            <w:tcW w:w="2782" w:type="dxa"/>
          </w:tcPr>
          <w:p w14:paraId="05F90A94"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liabilities</w:t>
            </w:r>
          </w:p>
        </w:tc>
        <w:tc>
          <w:tcPr>
            <w:tcW w:w="995" w:type="dxa"/>
            <w:vAlign w:val="bottom"/>
          </w:tcPr>
          <w:p w14:paraId="3E177455" w14:textId="77777777" w:rsidR="007476D6" w:rsidRPr="00297A65" w:rsidRDefault="007476D6" w:rsidP="000406A0">
            <w:pPr>
              <w:tabs>
                <w:tab w:val="decimal" w:pos="779"/>
              </w:tabs>
              <w:spacing w:line="200" w:lineRule="exact"/>
              <w:ind w:left="-135" w:right="-90"/>
              <w:rPr>
                <w:rFonts w:ascii="CordiaUPC" w:hAnsi="CordiaUPC" w:cs="CordiaUPC"/>
                <w:sz w:val="26"/>
                <w:szCs w:val="26"/>
              </w:rPr>
            </w:pPr>
          </w:p>
        </w:tc>
        <w:tc>
          <w:tcPr>
            <w:tcW w:w="243" w:type="dxa"/>
          </w:tcPr>
          <w:p w14:paraId="24D6ACEF" w14:textId="77777777" w:rsidR="007476D6" w:rsidRPr="00297A65" w:rsidRDefault="007476D6" w:rsidP="000406A0">
            <w:pPr>
              <w:tabs>
                <w:tab w:val="decimal" w:pos="710"/>
              </w:tabs>
              <w:spacing w:line="200" w:lineRule="exact"/>
              <w:ind w:left="-135" w:right="-90"/>
              <w:rPr>
                <w:rFonts w:ascii="CordiaUPC" w:hAnsi="CordiaUPC" w:cs="CordiaUPC"/>
                <w:sz w:val="26"/>
                <w:szCs w:val="26"/>
              </w:rPr>
            </w:pPr>
          </w:p>
        </w:tc>
        <w:tc>
          <w:tcPr>
            <w:tcW w:w="915" w:type="dxa"/>
            <w:vAlign w:val="bottom"/>
          </w:tcPr>
          <w:p w14:paraId="5AB50E4F" w14:textId="77777777" w:rsidR="007476D6" w:rsidRPr="00297A65" w:rsidRDefault="007476D6" w:rsidP="000406A0">
            <w:pPr>
              <w:tabs>
                <w:tab w:val="decimal" w:pos="642"/>
              </w:tabs>
              <w:spacing w:line="200" w:lineRule="exact"/>
              <w:ind w:left="-135" w:right="-90"/>
              <w:rPr>
                <w:rFonts w:ascii="CordiaUPC" w:hAnsi="CordiaUPC" w:cs="CordiaUPC"/>
                <w:sz w:val="26"/>
                <w:szCs w:val="26"/>
              </w:rPr>
            </w:pPr>
          </w:p>
        </w:tc>
        <w:tc>
          <w:tcPr>
            <w:tcW w:w="236" w:type="dxa"/>
          </w:tcPr>
          <w:p w14:paraId="6EF2E375" w14:textId="77777777" w:rsidR="007476D6" w:rsidRPr="00297A65" w:rsidRDefault="007476D6" w:rsidP="000406A0">
            <w:pPr>
              <w:tabs>
                <w:tab w:val="decimal" w:pos="642"/>
              </w:tabs>
              <w:spacing w:line="200" w:lineRule="exact"/>
              <w:ind w:left="-135" w:right="-90"/>
              <w:rPr>
                <w:rFonts w:ascii="CordiaUPC" w:hAnsi="CordiaUPC" w:cs="CordiaUPC"/>
                <w:sz w:val="26"/>
                <w:szCs w:val="26"/>
              </w:rPr>
            </w:pPr>
          </w:p>
        </w:tc>
        <w:tc>
          <w:tcPr>
            <w:tcW w:w="831" w:type="dxa"/>
          </w:tcPr>
          <w:p w14:paraId="770CFBE2" w14:textId="77777777" w:rsidR="007476D6" w:rsidRPr="00297A65" w:rsidRDefault="007476D6" w:rsidP="000406A0">
            <w:pPr>
              <w:tabs>
                <w:tab w:val="decimal" w:pos="615"/>
                <w:tab w:val="decimal" w:pos="642"/>
              </w:tabs>
              <w:spacing w:line="200" w:lineRule="exact"/>
              <w:ind w:left="-135" w:right="-90"/>
              <w:rPr>
                <w:rFonts w:ascii="CordiaUPC" w:hAnsi="CordiaUPC" w:cs="CordiaUPC"/>
                <w:sz w:val="26"/>
                <w:szCs w:val="26"/>
              </w:rPr>
            </w:pPr>
          </w:p>
        </w:tc>
        <w:tc>
          <w:tcPr>
            <w:tcW w:w="240" w:type="dxa"/>
          </w:tcPr>
          <w:p w14:paraId="4827FB05" w14:textId="77777777" w:rsidR="007476D6" w:rsidRPr="00297A65" w:rsidRDefault="007476D6" w:rsidP="000406A0">
            <w:pPr>
              <w:tabs>
                <w:tab w:val="decimal" w:pos="710"/>
              </w:tabs>
              <w:spacing w:line="200" w:lineRule="exact"/>
              <w:ind w:left="-135" w:right="-90"/>
              <w:rPr>
                <w:rFonts w:ascii="CordiaUPC" w:hAnsi="CordiaUPC" w:cs="CordiaUPC"/>
                <w:sz w:val="26"/>
                <w:szCs w:val="26"/>
              </w:rPr>
            </w:pPr>
          </w:p>
        </w:tc>
        <w:tc>
          <w:tcPr>
            <w:tcW w:w="975" w:type="dxa"/>
          </w:tcPr>
          <w:p w14:paraId="40D5DAA3" w14:textId="77777777" w:rsidR="007476D6" w:rsidRPr="00297A65" w:rsidRDefault="007476D6" w:rsidP="000406A0">
            <w:pPr>
              <w:tabs>
                <w:tab w:val="decimal" w:pos="710"/>
              </w:tabs>
              <w:spacing w:line="200" w:lineRule="exact"/>
              <w:ind w:left="-135" w:right="-90"/>
              <w:rPr>
                <w:rFonts w:ascii="CordiaUPC" w:hAnsi="CordiaUPC" w:cs="CordiaUPC"/>
                <w:sz w:val="26"/>
                <w:szCs w:val="26"/>
              </w:rPr>
            </w:pPr>
          </w:p>
        </w:tc>
        <w:tc>
          <w:tcPr>
            <w:tcW w:w="238" w:type="dxa"/>
          </w:tcPr>
          <w:p w14:paraId="673187AA" w14:textId="77777777" w:rsidR="007476D6" w:rsidRPr="00297A65" w:rsidRDefault="007476D6" w:rsidP="000406A0">
            <w:pPr>
              <w:tabs>
                <w:tab w:val="decimal" w:pos="695"/>
              </w:tabs>
              <w:spacing w:line="200" w:lineRule="exact"/>
              <w:ind w:left="-135" w:right="-90"/>
              <w:rPr>
                <w:rFonts w:ascii="CordiaUPC" w:hAnsi="CordiaUPC" w:cs="CordiaUPC"/>
                <w:sz w:val="26"/>
                <w:szCs w:val="26"/>
              </w:rPr>
            </w:pPr>
          </w:p>
        </w:tc>
        <w:tc>
          <w:tcPr>
            <w:tcW w:w="880" w:type="dxa"/>
            <w:vAlign w:val="bottom"/>
          </w:tcPr>
          <w:p w14:paraId="722E6689" w14:textId="77777777" w:rsidR="007476D6" w:rsidRPr="00297A65" w:rsidRDefault="007476D6" w:rsidP="000406A0">
            <w:pPr>
              <w:tabs>
                <w:tab w:val="decimal" w:pos="695"/>
              </w:tabs>
              <w:spacing w:line="200" w:lineRule="exact"/>
              <w:ind w:left="-135" w:right="-90"/>
              <w:rPr>
                <w:rFonts w:ascii="CordiaUPC" w:hAnsi="CordiaUPC" w:cs="CordiaUPC"/>
                <w:sz w:val="26"/>
                <w:szCs w:val="26"/>
              </w:rPr>
            </w:pPr>
          </w:p>
        </w:tc>
        <w:tc>
          <w:tcPr>
            <w:tcW w:w="236" w:type="dxa"/>
          </w:tcPr>
          <w:p w14:paraId="7920978B" w14:textId="77777777" w:rsidR="007476D6" w:rsidRPr="00297A65" w:rsidRDefault="007476D6" w:rsidP="000406A0">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7262A069" w14:textId="77777777" w:rsidR="007476D6" w:rsidRPr="00297A65" w:rsidRDefault="007476D6" w:rsidP="000406A0">
            <w:pPr>
              <w:tabs>
                <w:tab w:val="decimal" w:pos="695"/>
              </w:tabs>
              <w:spacing w:line="200" w:lineRule="exact"/>
              <w:ind w:left="-135" w:right="-90"/>
              <w:rPr>
                <w:rFonts w:ascii="CordiaUPC" w:hAnsi="CordiaUPC" w:cs="CordiaUPC"/>
                <w:sz w:val="26"/>
                <w:szCs w:val="26"/>
              </w:rPr>
            </w:pPr>
          </w:p>
        </w:tc>
      </w:tr>
      <w:tr w:rsidR="008D071D" w:rsidRPr="00297A65" w14:paraId="6191F2CB" w14:textId="77777777" w:rsidTr="008D071D">
        <w:trPr>
          <w:cantSplit/>
        </w:trPr>
        <w:tc>
          <w:tcPr>
            <w:tcW w:w="2782" w:type="dxa"/>
          </w:tcPr>
          <w:p w14:paraId="367B25AB" w14:textId="77777777" w:rsidR="008D071D" w:rsidRPr="00297A65" w:rsidRDefault="008D071D" w:rsidP="008D071D">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Deposits </w:t>
            </w:r>
          </w:p>
        </w:tc>
        <w:tc>
          <w:tcPr>
            <w:tcW w:w="995" w:type="dxa"/>
            <w:vAlign w:val="bottom"/>
          </w:tcPr>
          <w:p w14:paraId="2D60E27F" w14:textId="4A6F60FA"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791,855</w:t>
            </w:r>
          </w:p>
        </w:tc>
        <w:tc>
          <w:tcPr>
            <w:tcW w:w="243" w:type="dxa"/>
            <w:vAlign w:val="bottom"/>
          </w:tcPr>
          <w:p w14:paraId="78DDDFA6"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72D9E860" w14:textId="2DE83ADA"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30,098</w:t>
            </w:r>
          </w:p>
        </w:tc>
        <w:tc>
          <w:tcPr>
            <w:tcW w:w="236" w:type="dxa"/>
            <w:vAlign w:val="bottom"/>
          </w:tcPr>
          <w:p w14:paraId="2CB49B7E"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27BE0AEA" w14:textId="4126837A"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6,634</w:t>
            </w:r>
          </w:p>
        </w:tc>
        <w:tc>
          <w:tcPr>
            <w:tcW w:w="240" w:type="dxa"/>
            <w:vAlign w:val="bottom"/>
          </w:tcPr>
          <w:p w14:paraId="40B57A31"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0D1D72B6" w14:textId="7D8EC7B1"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DC6597A"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7D638159" w14:textId="698FD27A"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31,677</w:t>
            </w:r>
          </w:p>
        </w:tc>
        <w:tc>
          <w:tcPr>
            <w:tcW w:w="236" w:type="dxa"/>
            <w:vAlign w:val="bottom"/>
          </w:tcPr>
          <w:p w14:paraId="6D661FFA"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1E5A259" w14:textId="4D8A71DA"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860,264</w:t>
            </w:r>
          </w:p>
        </w:tc>
      </w:tr>
      <w:tr w:rsidR="008D071D" w:rsidRPr="00297A65" w14:paraId="74E402FE" w14:textId="77777777" w:rsidTr="008D071D">
        <w:trPr>
          <w:cantSplit/>
        </w:trPr>
        <w:tc>
          <w:tcPr>
            <w:tcW w:w="2782" w:type="dxa"/>
          </w:tcPr>
          <w:p w14:paraId="371C3402" w14:textId="77777777" w:rsidR="008D071D" w:rsidRPr="00297A65" w:rsidRDefault="008D071D" w:rsidP="008D071D">
            <w:pPr>
              <w:tabs>
                <w:tab w:val="left" w:pos="266"/>
              </w:tabs>
              <w:spacing w:line="200" w:lineRule="exact"/>
              <w:ind w:left="-18" w:right="9"/>
              <w:rPr>
                <w:rFonts w:ascii="CordiaUPC" w:hAnsi="CordiaUPC" w:cs="CordiaUPC"/>
                <w:spacing w:val="-6"/>
                <w:sz w:val="26"/>
                <w:szCs w:val="26"/>
                <w:lang w:val="en-US"/>
              </w:rPr>
            </w:pPr>
            <w:r w:rsidRPr="00297A65">
              <w:rPr>
                <w:rFonts w:ascii="CordiaUPC" w:hAnsi="CordiaUPC" w:cs="CordiaUPC" w:hint="cs"/>
                <w:spacing w:val="-6"/>
                <w:sz w:val="26"/>
                <w:szCs w:val="26"/>
                <w:lang w:val="en-US"/>
              </w:rPr>
              <w:t>Interbank and money market items</w:t>
            </w:r>
          </w:p>
        </w:tc>
        <w:tc>
          <w:tcPr>
            <w:tcW w:w="995" w:type="dxa"/>
            <w:vAlign w:val="bottom"/>
          </w:tcPr>
          <w:p w14:paraId="50040E89" w14:textId="533EA8BD"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53,277</w:t>
            </w:r>
          </w:p>
        </w:tc>
        <w:tc>
          <w:tcPr>
            <w:tcW w:w="243" w:type="dxa"/>
            <w:vAlign w:val="bottom"/>
          </w:tcPr>
          <w:p w14:paraId="46AE877E"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3090D1EE" w14:textId="25DC2DC2"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1,432</w:t>
            </w:r>
          </w:p>
        </w:tc>
        <w:tc>
          <w:tcPr>
            <w:tcW w:w="236" w:type="dxa"/>
            <w:vAlign w:val="bottom"/>
          </w:tcPr>
          <w:p w14:paraId="3ED2532E"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25CDDCA3" w14:textId="0AD42FD1"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8,795</w:t>
            </w:r>
          </w:p>
        </w:tc>
        <w:tc>
          <w:tcPr>
            <w:tcW w:w="240" w:type="dxa"/>
            <w:vAlign w:val="bottom"/>
          </w:tcPr>
          <w:p w14:paraId="65961348"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496EA897" w14:textId="093B0B38"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546973A"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702454E6" w14:textId="392A0FDA"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2,995</w:t>
            </w:r>
          </w:p>
        </w:tc>
        <w:tc>
          <w:tcPr>
            <w:tcW w:w="236" w:type="dxa"/>
            <w:vAlign w:val="bottom"/>
          </w:tcPr>
          <w:p w14:paraId="3CD9EAAD"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F0CB0B7" w14:textId="1DAEF3FE"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66,499</w:t>
            </w:r>
          </w:p>
        </w:tc>
      </w:tr>
      <w:tr w:rsidR="008D071D" w:rsidRPr="00297A65" w14:paraId="14525C65" w14:textId="77777777" w:rsidTr="008D071D">
        <w:trPr>
          <w:cantSplit/>
        </w:trPr>
        <w:tc>
          <w:tcPr>
            <w:tcW w:w="2782" w:type="dxa"/>
          </w:tcPr>
          <w:p w14:paraId="6A53B20C" w14:textId="77777777" w:rsidR="008D071D" w:rsidRPr="00297A65" w:rsidRDefault="008D071D" w:rsidP="008D071D">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lang w:val="en-US"/>
              </w:rPr>
              <w:t>Liabilities payable</w:t>
            </w:r>
            <w:r w:rsidRPr="00297A65" w:rsidDel="00E37C0F">
              <w:rPr>
                <w:rFonts w:ascii="CordiaUPC" w:hAnsi="CordiaUPC" w:cs="CordiaUPC" w:hint="cs"/>
                <w:sz w:val="26"/>
                <w:szCs w:val="26"/>
                <w:lang w:val="en-US"/>
              </w:rPr>
              <w:t xml:space="preserve"> </w:t>
            </w:r>
            <w:r w:rsidRPr="00297A65">
              <w:rPr>
                <w:rFonts w:ascii="CordiaUPC" w:hAnsi="CordiaUPC" w:cs="CordiaUPC" w:hint="cs"/>
                <w:color w:val="000000"/>
                <w:sz w:val="26"/>
                <w:szCs w:val="26"/>
                <w:lang w:val="en-US"/>
              </w:rPr>
              <w:t>on demand</w:t>
            </w:r>
            <w:r w:rsidRPr="00297A65" w:rsidDel="00E37C0F">
              <w:rPr>
                <w:rFonts w:ascii="CordiaUPC" w:hAnsi="CordiaUPC" w:cs="CordiaUPC" w:hint="cs"/>
                <w:sz w:val="26"/>
                <w:szCs w:val="26"/>
                <w:lang w:val="en-US"/>
              </w:rPr>
              <w:t xml:space="preserve"> </w:t>
            </w:r>
          </w:p>
        </w:tc>
        <w:tc>
          <w:tcPr>
            <w:tcW w:w="995" w:type="dxa"/>
            <w:vAlign w:val="bottom"/>
          </w:tcPr>
          <w:p w14:paraId="27E2663B" w14:textId="49EBEF6C"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3378A02E"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35A5C7C6" w14:textId="7B4CD720"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33EDC036"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42F3A3D2" w14:textId="4DE5DF1C"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17E07EB7"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1A69FAA4" w14:textId="06AD1203"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EC115FB"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00752510" w14:textId="3898B297"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4,075</w:t>
            </w:r>
          </w:p>
        </w:tc>
        <w:tc>
          <w:tcPr>
            <w:tcW w:w="236" w:type="dxa"/>
            <w:vAlign w:val="bottom"/>
          </w:tcPr>
          <w:p w14:paraId="291B996D"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22D9B06F" w14:textId="550818DB"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4,075</w:t>
            </w:r>
          </w:p>
        </w:tc>
      </w:tr>
      <w:tr w:rsidR="008D071D" w:rsidRPr="00297A65" w14:paraId="01D7F5F5" w14:textId="77777777" w:rsidTr="000406A0">
        <w:trPr>
          <w:cantSplit/>
        </w:trPr>
        <w:tc>
          <w:tcPr>
            <w:tcW w:w="2782" w:type="dxa"/>
          </w:tcPr>
          <w:p w14:paraId="36AF4427" w14:textId="77777777" w:rsidR="008D071D" w:rsidRPr="00297A65" w:rsidRDefault="008D071D" w:rsidP="008D071D">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Financial liabilities designated at</w:t>
            </w:r>
          </w:p>
          <w:p w14:paraId="7CD669DD" w14:textId="77777777" w:rsidR="008D071D" w:rsidRPr="00297A65" w:rsidRDefault="008D071D" w:rsidP="008D071D">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   fair value through profit or loss</w:t>
            </w:r>
          </w:p>
        </w:tc>
        <w:tc>
          <w:tcPr>
            <w:tcW w:w="995" w:type="dxa"/>
            <w:vAlign w:val="bottom"/>
          </w:tcPr>
          <w:p w14:paraId="48A835C6" w14:textId="5485331E"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436</w:t>
            </w:r>
          </w:p>
        </w:tc>
        <w:tc>
          <w:tcPr>
            <w:tcW w:w="243" w:type="dxa"/>
            <w:vAlign w:val="bottom"/>
          </w:tcPr>
          <w:p w14:paraId="7823DBBF"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12B22108" w14:textId="1506E00A"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56A9E016"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4E067DF7" w14:textId="43CDA6D1"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6A1B3BA1"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31CB7398" w14:textId="438568D5"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51E5B78"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58A7EED9" w14:textId="7013831A"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3D82D605"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5F5959D4" w14:textId="3799607A"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436</w:t>
            </w:r>
          </w:p>
        </w:tc>
      </w:tr>
      <w:tr w:rsidR="008D071D" w:rsidRPr="00297A65" w14:paraId="7850B378" w14:textId="77777777" w:rsidTr="008D071D">
        <w:trPr>
          <w:cantSplit/>
        </w:trPr>
        <w:tc>
          <w:tcPr>
            <w:tcW w:w="2782" w:type="dxa"/>
            <w:vAlign w:val="bottom"/>
          </w:tcPr>
          <w:p w14:paraId="5503669C" w14:textId="77777777" w:rsidR="008D071D" w:rsidRPr="00297A65" w:rsidRDefault="008D071D" w:rsidP="008D071D">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Debts issued and borrowings</w:t>
            </w:r>
          </w:p>
        </w:tc>
        <w:tc>
          <w:tcPr>
            <w:tcW w:w="995" w:type="dxa"/>
            <w:vAlign w:val="bottom"/>
          </w:tcPr>
          <w:p w14:paraId="7E8447C3" w14:textId="13B9DD0B" w:rsidR="008D071D" w:rsidRPr="00297A65" w:rsidRDefault="008D071D" w:rsidP="008D071D">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8,018</w:t>
            </w:r>
          </w:p>
        </w:tc>
        <w:tc>
          <w:tcPr>
            <w:tcW w:w="243" w:type="dxa"/>
            <w:vAlign w:val="bottom"/>
          </w:tcPr>
          <w:p w14:paraId="33C1F38F"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15" w:type="dxa"/>
            <w:vAlign w:val="bottom"/>
          </w:tcPr>
          <w:p w14:paraId="32A98832" w14:textId="5C61A77E"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10,536</w:t>
            </w:r>
          </w:p>
        </w:tc>
        <w:tc>
          <w:tcPr>
            <w:tcW w:w="236" w:type="dxa"/>
            <w:vAlign w:val="bottom"/>
          </w:tcPr>
          <w:p w14:paraId="2CDAB870"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31" w:type="dxa"/>
            <w:vAlign w:val="bottom"/>
          </w:tcPr>
          <w:p w14:paraId="5DE26518" w14:textId="296364F7" w:rsidR="008D071D" w:rsidRPr="00297A65" w:rsidRDefault="008D071D" w:rsidP="008D071D">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56,894</w:t>
            </w:r>
          </w:p>
        </w:tc>
        <w:tc>
          <w:tcPr>
            <w:tcW w:w="240" w:type="dxa"/>
            <w:vAlign w:val="bottom"/>
          </w:tcPr>
          <w:p w14:paraId="514D43B4"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975" w:type="dxa"/>
            <w:vAlign w:val="bottom"/>
          </w:tcPr>
          <w:p w14:paraId="1C2B1F25" w14:textId="6525298D"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D567E3F"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80" w:type="dxa"/>
            <w:vAlign w:val="bottom"/>
          </w:tcPr>
          <w:p w14:paraId="3A360C61" w14:textId="5DB7ED8C"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63</w:t>
            </w:r>
          </w:p>
        </w:tc>
        <w:tc>
          <w:tcPr>
            <w:tcW w:w="236" w:type="dxa"/>
            <w:vAlign w:val="bottom"/>
          </w:tcPr>
          <w:p w14:paraId="4685C8BE" w14:textId="77777777" w:rsidR="008D071D" w:rsidRPr="00297A65" w:rsidRDefault="008D071D" w:rsidP="008D071D">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15730342" w14:textId="74210034" w:rsidR="008D071D" w:rsidRPr="00297A65" w:rsidRDefault="008D071D" w:rsidP="008D071D">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75,511</w:t>
            </w:r>
          </w:p>
        </w:tc>
      </w:tr>
      <w:tr w:rsidR="00403FAA" w:rsidRPr="00297A65" w14:paraId="0160F6BA" w14:textId="77777777" w:rsidTr="00CD7005">
        <w:trPr>
          <w:cantSplit/>
        </w:trPr>
        <w:tc>
          <w:tcPr>
            <w:tcW w:w="2782" w:type="dxa"/>
            <w:vAlign w:val="bottom"/>
          </w:tcPr>
          <w:p w14:paraId="4B020126" w14:textId="77777777" w:rsidR="00403FAA" w:rsidRPr="00297A65" w:rsidRDefault="00403FAA" w:rsidP="00403FAA">
            <w:pPr>
              <w:tabs>
                <w:tab w:val="left" w:pos="356"/>
              </w:tabs>
              <w:spacing w:line="200" w:lineRule="exact"/>
              <w:ind w:right="9"/>
              <w:rPr>
                <w:rFonts w:ascii="CordiaUPC" w:hAnsi="CordiaUPC" w:cs="CordiaUPC"/>
                <w:color w:val="000000"/>
                <w:sz w:val="26"/>
                <w:szCs w:val="26"/>
                <w:lang w:val="en-US"/>
              </w:rPr>
            </w:pPr>
            <w:r w:rsidRPr="00297A65">
              <w:rPr>
                <w:rFonts w:ascii="CordiaUPC" w:hAnsi="CordiaUPC" w:cs="CordiaUPC" w:hint="cs"/>
                <w:sz w:val="26"/>
                <w:szCs w:val="26"/>
                <w:lang w:val="en-US"/>
              </w:rPr>
              <w:t>Other financial liabilities</w:t>
            </w:r>
          </w:p>
        </w:tc>
        <w:tc>
          <w:tcPr>
            <w:tcW w:w="995" w:type="dxa"/>
            <w:tcBorders>
              <w:bottom w:val="single" w:sz="4" w:space="0" w:color="auto"/>
            </w:tcBorders>
            <w:vAlign w:val="bottom"/>
          </w:tcPr>
          <w:p w14:paraId="26F2E0B4" w14:textId="2616A71F" w:rsidR="00403FAA" w:rsidRPr="00297A65" w:rsidRDefault="00403FAA" w:rsidP="00403FAA">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rPr>
              <w:t>1,463</w:t>
            </w:r>
          </w:p>
        </w:tc>
        <w:tc>
          <w:tcPr>
            <w:tcW w:w="243" w:type="dxa"/>
            <w:vAlign w:val="bottom"/>
          </w:tcPr>
          <w:p w14:paraId="4EA32152"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vAlign w:val="bottom"/>
          </w:tcPr>
          <w:p w14:paraId="63422F03" w14:textId="4E16101A" w:rsidR="00403FAA" w:rsidRPr="00297A65" w:rsidRDefault="00403FAA" w:rsidP="00403FAA">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w:t>
            </w:r>
          </w:p>
        </w:tc>
        <w:tc>
          <w:tcPr>
            <w:tcW w:w="236" w:type="dxa"/>
            <w:vAlign w:val="bottom"/>
          </w:tcPr>
          <w:p w14:paraId="7D127953"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vAlign w:val="bottom"/>
          </w:tcPr>
          <w:p w14:paraId="48C5734B" w14:textId="3F7485FE" w:rsidR="00403FAA" w:rsidRPr="00297A65" w:rsidRDefault="00403FAA" w:rsidP="00403FAA">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9E4CDC0"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vAlign w:val="bottom"/>
          </w:tcPr>
          <w:p w14:paraId="39B61FDC" w14:textId="7445453A" w:rsidR="00403FAA" w:rsidRPr="00297A65" w:rsidRDefault="00403FAA" w:rsidP="00403FAA">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w:t>
            </w:r>
          </w:p>
        </w:tc>
        <w:tc>
          <w:tcPr>
            <w:tcW w:w="238" w:type="dxa"/>
            <w:vAlign w:val="bottom"/>
          </w:tcPr>
          <w:p w14:paraId="1AF0FDFC"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vAlign w:val="bottom"/>
          </w:tcPr>
          <w:p w14:paraId="2A4C75D4" w14:textId="207DA7C0" w:rsidR="00403FAA" w:rsidRPr="00297A65" w:rsidRDefault="00403FAA" w:rsidP="00403FAA">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8,320</w:t>
            </w:r>
          </w:p>
        </w:tc>
        <w:tc>
          <w:tcPr>
            <w:tcW w:w="236" w:type="dxa"/>
            <w:vAlign w:val="bottom"/>
          </w:tcPr>
          <w:p w14:paraId="52511238" w14:textId="77777777" w:rsidR="00403FAA" w:rsidRPr="00297A65" w:rsidRDefault="00403FAA" w:rsidP="00403FAA">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vAlign w:val="bottom"/>
          </w:tcPr>
          <w:p w14:paraId="0B34BDC5" w14:textId="0F9936F6" w:rsidR="00403FAA" w:rsidRPr="00297A65" w:rsidRDefault="00403FAA" w:rsidP="00403FAA">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rPr>
              <w:t>9,783</w:t>
            </w:r>
          </w:p>
        </w:tc>
      </w:tr>
      <w:tr w:rsidR="00403FAA" w:rsidRPr="00297A65" w14:paraId="7DFA005C" w14:textId="77777777" w:rsidTr="00CD7005">
        <w:trPr>
          <w:cantSplit/>
        </w:trPr>
        <w:tc>
          <w:tcPr>
            <w:tcW w:w="2782" w:type="dxa"/>
          </w:tcPr>
          <w:p w14:paraId="7FE5EDF8" w14:textId="77777777" w:rsidR="00403FAA" w:rsidRPr="00297A65" w:rsidRDefault="00403FAA" w:rsidP="00403FAA">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32E75056" w14:textId="03DE366A" w:rsidR="00403FAA" w:rsidRPr="00297A65" w:rsidRDefault="00403FAA" w:rsidP="00403FAA">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rPr>
              <w:t>855,049</w:t>
            </w:r>
          </w:p>
        </w:tc>
        <w:tc>
          <w:tcPr>
            <w:tcW w:w="243" w:type="dxa"/>
            <w:vAlign w:val="bottom"/>
          </w:tcPr>
          <w:p w14:paraId="6F01C164"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165047A" w14:textId="7EDA3913"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42,066</w:t>
            </w:r>
          </w:p>
        </w:tc>
        <w:tc>
          <w:tcPr>
            <w:tcW w:w="236" w:type="dxa"/>
            <w:vAlign w:val="bottom"/>
          </w:tcPr>
          <w:p w14:paraId="0B698C92"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B42851E" w14:textId="14CC936D" w:rsidR="00403FAA" w:rsidRPr="00297A65" w:rsidRDefault="00403FAA" w:rsidP="00403FAA">
            <w:pPr>
              <w:tabs>
                <w:tab w:val="decimal" w:pos="615"/>
              </w:tabs>
              <w:spacing w:line="200" w:lineRule="exact"/>
              <w:ind w:left="-135" w:right="-108"/>
              <w:rPr>
                <w:rFonts w:ascii="CordiaUPC" w:hAnsi="CordiaUPC" w:cs="CordiaUPC"/>
                <w:b/>
                <w:bCs/>
                <w:sz w:val="26"/>
                <w:szCs w:val="26"/>
              </w:rPr>
            </w:pPr>
            <w:r>
              <w:rPr>
                <w:rFonts w:ascii="CordiaUPC" w:hAnsi="CordiaUPC" w:cs="CordiaUPC"/>
                <w:b/>
                <w:bCs/>
                <w:sz w:val="26"/>
                <w:szCs w:val="26"/>
              </w:rPr>
              <w:t>72,323</w:t>
            </w:r>
          </w:p>
        </w:tc>
        <w:tc>
          <w:tcPr>
            <w:tcW w:w="240" w:type="dxa"/>
            <w:vAlign w:val="bottom"/>
          </w:tcPr>
          <w:p w14:paraId="71F9C60F" w14:textId="77777777" w:rsidR="00403FAA" w:rsidRPr="00297A65" w:rsidRDefault="00403FAA" w:rsidP="00403FAA">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16301886" w14:textId="07408A74"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w:t>
            </w:r>
          </w:p>
        </w:tc>
        <w:tc>
          <w:tcPr>
            <w:tcW w:w="238" w:type="dxa"/>
            <w:vAlign w:val="bottom"/>
          </w:tcPr>
          <w:p w14:paraId="4E2995E2"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2C67EAB3" w14:textId="520C2D0D"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47,130</w:t>
            </w:r>
          </w:p>
        </w:tc>
        <w:tc>
          <w:tcPr>
            <w:tcW w:w="236" w:type="dxa"/>
            <w:vAlign w:val="bottom"/>
          </w:tcPr>
          <w:p w14:paraId="29A3A893" w14:textId="77777777"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0686D730" w14:textId="38292C4E" w:rsidR="00403FAA" w:rsidRPr="00297A65" w:rsidRDefault="00403FAA" w:rsidP="00403FAA">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rPr>
              <w:t>1,016,568</w:t>
            </w:r>
          </w:p>
        </w:tc>
      </w:tr>
      <w:bookmarkEnd w:id="3"/>
    </w:tbl>
    <w:p w14:paraId="7AECC4E7" w14:textId="77777777" w:rsidR="007476D6" w:rsidRPr="00297A65" w:rsidRDefault="007476D6" w:rsidP="007476D6">
      <w:pPr>
        <w:autoSpaceDE w:val="0"/>
        <w:autoSpaceDN w:val="0"/>
        <w:adjustRightInd w:val="0"/>
        <w:spacing w:line="200" w:lineRule="exact"/>
        <w:ind w:left="547"/>
        <w:jc w:val="thaiDistribute"/>
        <w:rPr>
          <w:rFonts w:ascii="CordiaUPC" w:hAnsi="CordiaUPC" w:cs="CordiaUPC"/>
          <w:sz w:val="26"/>
          <w:szCs w:val="26"/>
        </w:rPr>
      </w:pPr>
    </w:p>
    <w:p w14:paraId="684AB8F1" w14:textId="77777777" w:rsidR="007476D6" w:rsidRDefault="007476D6" w:rsidP="007476D6">
      <w:r>
        <w:br w:type="page"/>
      </w:r>
    </w:p>
    <w:tbl>
      <w:tblPr>
        <w:tblW w:w="9450" w:type="dxa"/>
        <w:tblInd w:w="450" w:type="dxa"/>
        <w:tblLayout w:type="fixed"/>
        <w:tblLook w:val="0000" w:firstRow="0" w:lastRow="0" w:firstColumn="0" w:lastColumn="0" w:noHBand="0" w:noVBand="0"/>
      </w:tblPr>
      <w:tblGrid>
        <w:gridCol w:w="2782"/>
        <w:gridCol w:w="995"/>
        <w:gridCol w:w="243"/>
        <w:gridCol w:w="915"/>
        <w:gridCol w:w="236"/>
        <w:gridCol w:w="831"/>
        <w:gridCol w:w="240"/>
        <w:gridCol w:w="975"/>
        <w:gridCol w:w="238"/>
        <w:gridCol w:w="880"/>
        <w:gridCol w:w="236"/>
        <w:gridCol w:w="870"/>
        <w:gridCol w:w="9"/>
      </w:tblGrid>
      <w:tr w:rsidR="007476D6" w:rsidRPr="00297A65" w14:paraId="1175B3F8" w14:textId="77777777" w:rsidTr="000406A0">
        <w:trPr>
          <w:gridAfter w:val="1"/>
          <w:wAfter w:w="9" w:type="dxa"/>
          <w:cantSplit/>
        </w:trPr>
        <w:tc>
          <w:tcPr>
            <w:tcW w:w="2782" w:type="dxa"/>
          </w:tcPr>
          <w:p w14:paraId="15A5EC77" w14:textId="77777777" w:rsidR="007476D6" w:rsidRPr="00297A65" w:rsidRDefault="007476D6" w:rsidP="000406A0">
            <w:pPr>
              <w:spacing w:line="200" w:lineRule="exact"/>
              <w:ind w:left="-18" w:right="-270"/>
              <w:rPr>
                <w:rFonts w:ascii="CordiaUPC" w:hAnsi="CordiaUPC" w:cs="CordiaUPC"/>
                <w:b/>
                <w:bCs/>
                <w:i/>
                <w:iCs/>
                <w:sz w:val="26"/>
                <w:szCs w:val="26"/>
                <w:cs/>
                <w:lang w:val="th-TH" w:bidi="th-TH"/>
              </w:rPr>
            </w:pPr>
          </w:p>
        </w:tc>
        <w:tc>
          <w:tcPr>
            <w:tcW w:w="6659" w:type="dxa"/>
            <w:gridSpan w:val="11"/>
          </w:tcPr>
          <w:p w14:paraId="196D4ED3" w14:textId="77777777" w:rsidR="007476D6" w:rsidRPr="00297A65" w:rsidRDefault="007476D6" w:rsidP="000406A0">
            <w:pPr>
              <w:spacing w:line="200" w:lineRule="exact"/>
              <w:ind w:left="-117" w:right="-90"/>
              <w:jc w:val="center"/>
              <w:rPr>
                <w:rFonts w:ascii="CordiaUPC" w:hAnsi="CordiaUPC" w:cs="CordiaUPC"/>
                <w:b/>
                <w:bCs/>
                <w:sz w:val="26"/>
                <w:szCs w:val="26"/>
                <w:lang w:val="en-US"/>
              </w:rPr>
            </w:pPr>
            <w:r w:rsidRPr="00297A65">
              <w:rPr>
                <w:rFonts w:ascii="CordiaUPC" w:hAnsi="CordiaUPC" w:cs="CordiaUPC" w:hint="cs"/>
                <w:b/>
                <w:bCs/>
                <w:sz w:val="26"/>
                <w:szCs w:val="26"/>
              </w:rPr>
              <w:t>Bank only</w:t>
            </w:r>
          </w:p>
        </w:tc>
      </w:tr>
      <w:tr w:rsidR="007476D6" w:rsidRPr="00297A65" w14:paraId="411FCC5B" w14:textId="77777777" w:rsidTr="000406A0">
        <w:trPr>
          <w:gridAfter w:val="1"/>
          <w:wAfter w:w="9" w:type="dxa"/>
          <w:cantSplit/>
        </w:trPr>
        <w:tc>
          <w:tcPr>
            <w:tcW w:w="2782" w:type="dxa"/>
          </w:tcPr>
          <w:p w14:paraId="6B85F739" w14:textId="77777777" w:rsidR="007476D6" w:rsidRPr="00297A65" w:rsidRDefault="007476D6" w:rsidP="000406A0">
            <w:pPr>
              <w:spacing w:line="200" w:lineRule="exact"/>
              <w:ind w:left="-18" w:right="-270"/>
              <w:rPr>
                <w:rFonts w:ascii="CordiaUPC" w:hAnsi="CordiaUPC" w:cs="CordiaUPC"/>
                <w:b/>
                <w:bCs/>
                <w:i/>
                <w:iCs/>
                <w:sz w:val="26"/>
                <w:szCs w:val="26"/>
                <w:cs/>
                <w:lang w:val="th-TH" w:bidi="th-TH"/>
              </w:rPr>
            </w:pPr>
          </w:p>
        </w:tc>
        <w:tc>
          <w:tcPr>
            <w:tcW w:w="6659" w:type="dxa"/>
            <w:gridSpan w:val="11"/>
          </w:tcPr>
          <w:p w14:paraId="0D6A4683" w14:textId="77777777" w:rsidR="007476D6" w:rsidRPr="00297A65" w:rsidRDefault="007476D6" w:rsidP="000406A0">
            <w:pPr>
              <w:spacing w:line="200" w:lineRule="exact"/>
              <w:ind w:left="-117" w:right="-90"/>
              <w:jc w:val="center"/>
              <w:rPr>
                <w:rFonts w:ascii="CordiaUPC" w:hAnsi="CordiaUPC" w:cs="CordiaUPC"/>
                <w:sz w:val="26"/>
                <w:szCs w:val="26"/>
                <w:cs/>
                <w:lang w:val="en-US"/>
              </w:rPr>
            </w:pPr>
            <w:r w:rsidRPr="00887104">
              <w:rPr>
                <w:rFonts w:ascii="CordiaUPC" w:hAnsi="CordiaUPC" w:cs="CordiaUPC" w:hint="cs"/>
                <w:color w:val="000000"/>
                <w:sz w:val="26"/>
                <w:szCs w:val="26"/>
                <w:lang w:val="en-US" w:bidi="th-TH"/>
              </w:rPr>
              <w:t>31 December 2020</w:t>
            </w:r>
          </w:p>
        </w:tc>
      </w:tr>
      <w:tr w:rsidR="007476D6" w:rsidRPr="00297A65" w14:paraId="27797715" w14:textId="77777777" w:rsidTr="000406A0">
        <w:trPr>
          <w:cantSplit/>
        </w:trPr>
        <w:tc>
          <w:tcPr>
            <w:tcW w:w="2782" w:type="dxa"/>
          </w:tcPr>
          <w:p w14:paraId="7BEFA4CF"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3220" w:type="dxa"/>
            <w:gridSpan w:val="5"/>
            <w:vAlign w:val="bottom"/>
          </w:tcPr>
          <w:p w14:paraId="33928CAA"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Repricing periods</w:t>
            </w:r>
          </w:p>
        </w:tc>
        <w:tc>
          <w:tcPr>
            <w:tcW w:w="240" w:type="dxa"/>
          </w:tcPr>
          <w:p w14:paraId="182B2C27"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4B499834"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38" w:type="dxa"/>
          </w:tcPr>
          <w:p w14:paraId="6160DA08"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5B994843"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36" w:type="dxa"/>
          </w:tcPr>
          <w:p w14:paraId="227606A3"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24E95BF4"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431A4C1F" w14:textId="77777777" w:rsidTr="000406A0">
        <w:trPr>
          <w:cantSplit/>
        </w:trPr>
        <w:tc>
          <w:tcPr>
            <w:tcW w:w="2782" w:type="dxa"/>
          </w:tcPr>
          <w:p w14:paraId="79DA397E"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43DC80F2"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43" w:type="dxa"/>
            <w:tcBorders>
              <w:top w:val="single" w:sz="4" w:space="0" w:color="auto"/>
            </w:tcBorders>
          </w:tcPr>
          <w:p w14:paraId="7D4BAC96"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B28ED2D"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36" w:type="dxa"/>
            <w:tcBorders>
              <w:top w:val="single" w:sz="4" w:space="0" w:color="auto"/>
            </w:tcBorders>
          </w:tcPr>
          <w:p w14:paraId="4C1FCCC3"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7AFF2084"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240" w:type="dxa"/>
          </w:tcPr>
          <w:p w14:paraId="288F5354"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1D7C7C3C"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8" w:type="dxa"/>
          </w:tcPr>
          <w:p w14:paraId="4BB6BE8C"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3CB8D5E7"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Non-</w:t>
            </w:r>
          </w:p>
        </w:tc>
        <w:tc>
          <w:tcPr>
            <w:tcW w:w="236" w:type="dxa"/>
          </w:tcPr>
          <w:p w14:paraId="19F2DEFB"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1560F16B"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150EDE5E" w14:textId="77777777" w:rsidTr="000406A0">
        <w:trPr>
          <w:cantSplit/>
        </w:trPr>
        <w:tc>
          <w:tcPr>
            <w:tcW w:w="2782" w:type="dxa"/>
          </w:tcPr>
          <w:p w14:paraId="62E70838"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543326B5"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Within</w:t>
            </w:r>
          </w:p>
        </w:tc>
        <w:tc>
          <w:tcPr>
            <w:tcW w:w="243" w:type="dxa"/>
          </w:tcPr>
          <w:p w14:paraId="4960C9D7"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15" w:type="dxa"/>
            <w:vAlign w:val="bottom"/>
          </w:tcPr>
          <w:p w14:paraId="212C2003"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36" w:type="dxa"/>
          </w:tcPr>
          <w:p w14:paraId="34D4E3F0"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31" w:type="dxa"/>
            <w:vAlign w:val="bottom"/>
          </w:tcPr>
          <w:p w14:paraId="663947A6"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Over</w:t>
            </w:r>
          </w:p>
        </w:tc>
        <w:tc>
          <w:tcPr>
            <w:tcW w:w="240" w:type="dxa"/>
          </w:tcPr>
          <w:p w14:paraId="3E7EA6DD"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975" w:type="dxa"/>
          </w:tcPr>
          <w:p w14:paraId="1BD433EB"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performing</w:t>
            </w:r>
          </w:p>
        </w:tc>
        <w:tc>
          <w:tcPr>
            <w:tcW w:w="238" w:type="dxa"/>
          </w:tcPr>
          <w:p w14:paraId="36D88AB9"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2C4EB892"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interest</w:t>
            </w:r>
          </w:p>
        </w:tc>
        <w:tc>
          <w:tcPr>
            <w:tcW w:w="236" w:type="dxa"/>
          </w:tcPr>
          <w:p w14:paraId="630B78F3"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c>
          <w:tcPr>
            <w:tcW w:w="879" w:type="dxa"/>
            <w:gridSpan w:val="2"/>
          </w:tcPr>
          <w:p w14:paraId="4A2C0028" w14:textId="77777777" w:rsidR="007476D6" w:rsidRPr="00297A65" w:rsidRDefault="007476D6" w:rsidP="000406A0">
            <w:pPr>
              <w:spacing w:line="200" w:lineRule="exact"/>
              <w:ind w:left="-117" w:right="-90"/>
              <w:jc w:val="center"/>
              <w:rPr>
                <w:rFonts w:ascii="CordiaUPC" w:hAnsi="CordiaUPC" w:cs="CordiaUPC"/>
                <w:sz w:val="26"/>
                <w:szCs w:val="26"/>
                <w:lang w:val="en-US"/>
              </w:rPr>
            </w:pPr>
          </w:p>
        </w:tc>
      </w:tr>
      <w:tr w:rsidR="007476D6" w:rsidRPr="00297A65" w14:paraId="7255E090" w14:textId="77777777" w:rsidTr="000406A0">
        <w:trPr>
          <w:cantSplit/>
        </w:trPr>
        <w:tc>
          <w:tcPr>
            <w:tcW w:w="2782" w:type="dxa"/>
          </w:tcPr>
          <w:p w14:paraId="76757BD6" w14:textId="77777777" w:rsidR="007476D6" w:rsidRPr="00297A65" w:rsidRDefault="007476D6" w:rsidP="000406A0">
            <w:pPr>
              <w:tabs>
                <w:tab w:val="left" w:pos="342"/>
              </w:tabs>
              <w:spacing w:line="200" w:lineRule="exact"/>
              <w:ind w:left="-18" w:right="-18"/>
              <w:rPr>
                <w:rFonts w:ascii="CordiaUPC" w:hAnsi="CordiaUPC" w:cs="CordiaUPC"/>
                <w:sz w:val="26"/>
                <w:szCs w:val="26"/>
                <w:cs/>
                <w:lang w:val="th-TH" w:bidi="th-TH"/>
              </w:rPr>
            </w:pPr>
          </w:p>
        </w:tc>
        <w:tc>
          <w:tcPr>
            <w:tcW w:w="995" w:type="dxa"/>
            <w:vAlign w:val="bottom"/>
          </w:tcPr>
          <w:p w14:paraId="141CA9B8"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3 months</w:t>
            </w:r>
          </w:p>
        </w:tc>
        <w:tc>
          <w:tcPr>
            <w:tcW w:w="243" w:type="dxa"/>
          </w:tcPr>
          <w:p w14:paraId="2AA7BDC1"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15" w:type="dxa"/>
            <w:vAlign w:val="bottom"/>
          </w:tcPr>
          <w:p w14:paraId="00275AA7"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 1 year</w:t>
            </w:r>
          </w:p>
        </w:tc>
        <w:tc>
          <w:tcPr>
            <w:tcW w:w="236" w:type="dxa"/>
          </w:tcPr>
          <w:p w14:paraId="00CD5B5D"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31" w:type="dxa"/>
            <w:vAlign w:val="bottom"/>
          </w:tcPr>
          <w:p w14:paraId="6136B615"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1 year</w:t>
            </w:r>
          </w:p>
        </w:tc>
        <w:tc>
          <w:tcPr>
            <w:tcW w:w="240" w:type="dxa"/>
          </w:tcPr>
          <w:p w14:paraId="0AF42DCB"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975" w:type="dxa"/>
          </w:tcPr>
          <w:p w14:paraId="548D7B98"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assets</w:t>
            </w:r>
          </w:p>
        </w:tc>
        <w:tc>
          <w:tcPr>
            <w:tcW w:w="238" w:type="dxa"/>
          </w:tcPr>
          <w:p w14:paraId="52CB4E8F"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80" w:type="dxa"/>
            <w:vAlign w:val="bottom"/>
          </w:tcPr>
          <w:p w14:paraId="5C91A3B5"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bearing</w:t>
            </w:r>
          </w:p>
        </w:tc>
        <w:tc>
          <w:tcPr>
            <w:tcW w:w="236" w:type="dxa"/>
          </w:tcPr>
          <w:p w14:paraId="5A4235D6" w14:textId="77777777" w:rsidR="007476D6" w:rsidRPr="00297A65" w:rsidRDefault="007476D6" w:rsidP="000406A0">
            <w:pPr>
              <w:spacing w:line="200" w:lineRule="exact"/>
              <w:ind w:left="-117" w:right="-90"/>
              <w:jc w:val="center"/>
              <w:rPr>
                <w:rFonts w:ascii="CordiaUPC" w:hAnsi="CordiaUPC" w:cs="CordiaUPC"/>
                <w:sz w:val="26"/>
                <w:szCs w:val="26"/>
              </w:rPr>
            </w:pPr>
          </w:p>
        </w:tc>
        <w:tc>
          <w:tcPr>
            <w:tcW w:w="879" w:type="dxa"/>
            <w:gridSpan w:val="2"/>
          </w:tcPr>
          <w:p w14:paraId="39183FD7" w14:textId="77777777" w:rsidR="007476D6" w:rsidRPr="00297A65" w:rsidRDefault="007476D6" w:rsidP="000406A0">
            <w:pPr>
              <w:spacing w:line="200" w:lineRule="exact"/>
              <w:ind w:left="-117" w:right="-90"/>
              <w:jc w:val="center"/>
              <w:rPr>
                <w:rFonts w:ascii="CordiaUPC" w:hAnsi="CordiaUPC" w:cs="CordiaUPC"/>
                <w:sz w:val="26"/>
                <w:szCs w:val="26"/>
              </w:rPr>
            </w:pPr>
            <w:r w:rsidRPr="00297A65">
              <w:rPr>
                <w:rFonts w:ascii="CordiaUPC" w:hAnsi="CordiaUPC" w:cs="CordiaUPC" w:hint="cs"/>
                <w:sz w:val="26"/>
                <w:szCs w:val="26"/>
              </w:rPr>
              <w:t>Total</w:t>
            </w:r>
          </w:p>
        </w:tc>
      </w:tr>
      <w:tr w:rsidR="007476D6" w:rsidRPr="00297A65" w14:paraId="739E9CEA" w14:textId="77777777" w:rsidTr="000406A0">
        <w:trPr>
          <w:cantSplit/>
          <w:trHeight w:val="80"/>
        </w:trPr>
        <w:tc>
          <w:tcPr>
            <w:tcW w:w="2782" w:type="dxa"/>
          </w:tcPr>
          <w:p w14:paraId="6394DCC3" w14:textId="77777777" w:rsidR="007476D6" w:rsidRPr="00297A65" w:rsidRDefault="007476D6" w:rsidP="000406A0">
            <w:pPr>
              <w:tabs>
                <w:tab w:val="left" w:pos="356"/>
              </w:tabs>
              <w:spacing w:line="200" w:lineRule="exact"/>
              <w:ind w:left="-18" w:right="9"/>
              <w:rPr>
                <w:rFonts w:ascii="CordiaUPC" w:hAnsi="CordiaUPC" w:cs="CordiaUPC"/>
                <w:b/>
                <w:bCs/>
                <w:i/>
                <w:iCs/>
                <w:color w:val="000000"/>
                <w:sz w:val="26"/>
                <w:szCs w:val="26"/>
                <w:lang w:val="en-US"/>
              </w:rPr>
            </w:pPr>
          </w:p>
        </w:tc>
        <w:tc>
          <w:tcPr>
            <w:tcW w:w="6668" w:type="dxa"/>
            <w:gridSpan w:val="12"/>
            <w:vAlign w:val="bottom"/>
          </w:tcPr>
          <w:p w14:paraId="60E606C5" w14:textId="77777777" w:rsidR="007476D6" w:rsidRPr="00297A65" w:rsidRDefault="007476D6" w:rsidP="000406A0">
            <w:pPr>
              <w:tabs>
                <w:tab w:val="decimal" w:pos="538"/>
                <w:tab w:val="decimal" w:pos="628"/>
              </w:tabs>
              <w:spacing w:line="200" w:lineRule="exact"/>
              <w:ind w:right="-18"/>
              <w:jc w:val="center"/>
              <w:rPr>
                <w:rFonts w:ascii="CordiaUPC" w:hAnsi="CordiaUPC" w:cs="CordiaUPC"/>
                <w:sz w:val="26"/>
                <w:szCs w:val="26"/>
              </w:rPr>
            </w:pPr>
            <w:r w:rsidRPr="00297A65">
              <w:rPr>
                <w:rFonts w:ascii="CordiaUPC" w:hAnsi="CordiaUPC" w:cs="CordiaUPC" w:hint="cs"/>
                <w:i/>
                <w:iCs/>
                <w:sz w:val="26"/>
                <w:szCs w:val="26"/>
              </w:rPr>
              <w:t>(in million Baht)</w:t>
            </w:r>
          </w:p>
        </w:tc>
      </w:tr>
      <w:tr w:rsidR="007476D6" w:rsidRPr="00297A65" w14:paraId="194A2EB3" w14:textId="77777777" w:rsidTr="000406A0">
        <w:trPr>
          <w:cantSplit/>
          <w:trHeight w:val="80"/>
        </w:trPr>
        <w:tc>
          <w:tcPr>
            <w:tcW w:w="2782" w:type="dxa"/>
          </w:tcPr>
          <w:p w14:paraId="26F6A5AF" w14:textId="77777777" w:rsidR="007476D6" w:rsidRPr="00297A65" w:rsidRDefault="007476D6" w:rsidP="000406A0">
            <w:pPr>
              <w:tabs>
                <w:tab w:val="left" w:pos="35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assets</w:t>
            </w:r>
          </w:p>
        </w:tc>
        <w:tc>
          <w:tcPr>
            <w:tcW w:w="995" w:type="dxa"/>
            <w:vAlign w:val="bottom"/>
          </w:tcPr>
          <w:p w14:paraId="5F3EFAF8" w14:textId="77777777" w:rsidR="007476D6" w:rsidRPr="00297A65" w:rsidRDefault="007476D6" w:rsidP="000406A0">
            <w:pPr>
              <w:tabs>
                <w:tab w:val="decimal" w:pos="695"/>
              </w:tabs>
              <w:spacing w:line="200" w:lineRule="exact"/>
              <w:ind w:left="-126" w:right="-180"/>
              <w:rPr>
                <w:rFonts w:ascii="CordiaUPC" w:hAnsi="CordiaUPC" w:cs="CordiaUPC"/>
                <w:sz w:val="26"/>
                <w:szCs w:val="26"/>
              </w:rPr>
            </w:pPr>
          </w:p>
        </w:tc>
        <w:tc>
          <w:tcPr>
            <w:tcW w:w="243" w:type="dxa"/>
          </w:tcPr>
          <w:p w14:paraId="0E2EF87A" w14:textId="77777777" w:rsidR="007476D6" w:rsidRPr="00297A65" w:rsidRDefault="007476D6" w:rsidP="000406A0">
            <w:pPr>
              <w:tabs>
                <w:tab w:val="decimal" w:pos="695"/>
              </w:tabs>
              <w:spacing w:line="200" w:lineRule="exact"/>
              <w:ind w:left="-108" w:right="-18"/>
              <w:rPr>
                <w:rFonts w:ascii="CordiaUPC" w:hAnsi="CordiaUPC" w:cs="CordiaUPC"/>
                <w:sz w:val="26"/>
                <w:szCs w:val="26"/>
              </w:rPr>
            </w:pPr>
          </w:p>
        </w:tc>
        <w:tc>
          <w:tcPr>
            <w:tcW w:w="915" w:type="dxa"/>
            <w:vAlign w:val="bottom"/>
          </w:tcPr>
          <w:p w14:paraId="3AFF27E1" w14:textId="77777777" w:rsidR="007476D6" w:rsidRPr="00297A65" w:rsidRDefault="007476D6" w:rsidP="000406A0">
            <w:pPr>
              <w:tabs>
                <w:tab w:val="decimal" w:pos="695"/>
              </w:tabs>
              <w:spacing w:line="200" w:lineRule="exact"/>
              <w:ind w:left="-108" w:right="-18"/>
              <w:rPr>
                <w:rFonts w:ascii="CordiaUPC" w:hAnsi="CordiaUPC" w:cs="CordiaUPC"/>
                <w:sz w:val="26"/>
                <w:szCs w:val="26"/>
              </w:rPr>
            </w:pPr>
          </w:p>
        </w:tc>
        <w:tc>
          <w:tcPr>
            <w:tcW w:w="236" w:type="dxa"/>
          </w:tcPr>
          <w:p w14:paraId="69A9A81F"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831" w:type="dxa"/>
            <w:vAlign w:val="bottom"/>
          </w:tcPr>
          <w:p w14:paraId="2CA38EBF"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240" w:type="dxa"/>
          </w:tcPr>
          <w:p w14:paraId="19A7F4EE"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975" w:type="dxa"/>
          </w:tcPr>
          <w:p w14:paraId="5B6C0322"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238" w:type="dxa"/>
          </w:tcPr>
          <w:p w14:paraId="59C123CA" w14:textId="77777777" w:rsidR="007476D6" w:rsidRPr="00297A65" w:rsidRDefault="007476D6" w:rsidP="000406A0">
            <w:pPr>
              <w:tabs>
                <w:tab w:val="decimal" w:pos="695"/>
              </w:tabs>
              <w:spacing w:line="200" w:lineRule="exact"/>
              <w:ind w:right="-18"/>
              <w:rPr>
                <w:rFonts w:ascii="CordiaUPC" w:hAnsi="CordiaUPC" w:cs="CordiaUPC"/>
                <w:sz w:val="26"/>
                <w:szCs w:val="26"/>
                <w:u w:val="single"/>
              </w:rPr>
            </w:pPr>
          </w:p>
        </w:tc>
        <w:tc>
          <w:tcPr>
            <w:tcW w:w="880" w:type="dxa"/>
            <w:vAlign w:val="bottom"/>
          </w:tcPr>
          <w:p w14:paraId="6186E08F"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236" w:type="dxa"/>
          </w:tcPr>
          <w:p w14:paraId="0E61C889" w14:textId="77777777" w:rsidR="007476D6" w:rsidRPr="00297A65" w:rsidRDefault="007476D6" w:rsidP="000406A0">
            <w:pPr>
              <w:tabs>
                <w:tab w:val="decimal" w:pos="695"/>
              </w:tabs>
              <w:spacing w:line="200" w:lineRule="exact"/>
              <w:ind w:right="-18"/>
              <w:rPr>
                <w:rFonts w:ascii="CordiaUPC" w:hAnsi="CordiaUPC" w:cs="CordiaUPC"/>
                <w:sz w:val="26"/>
                <w:szCs w:val="26"/>
              </w:rPr>
            </w:pPr>
          </w:p>
        </w:tc>
        <w:tc>
          <w:tcPr>
            <w:tcW w:w="879" w:type="dxa"/>
            <w:gridSpan w:val="2"/>
            <w:vAlign w:val="bottom"/>
          </w:tcPr>
          <w:p w14:paraId="5856E98A" w14:textId="77777777" w:rsidR="007476D6" w:rsidRPr="00297A65" w:rsidRDefault="007476D6" w:rsidP="000406A0">
            <w:pPr>
              <w:tabs>
                <w:tab w:val="decimal" w:pos="695"/>
              </w:tabs>
              <w:spacing w:line="200" w:lineRule="exact"/>
              <w:ind w:right="-18"/>
              <w:rPr>
                <w:rFonts w:ascii="CordiaUPC" w:hAnsi="CordiaUPC" w:cs="CordiaUPC"/>
                <w:sz w:val="26"/>
                <w:szCs w:val="26"/>
              </w:rPr>
            </w:pPr>
          </w:p>
        </w:tc>
      </w:tr>
      <w:tr w:rsidR="007476D6" w:rsidRPr="00297A65" w14:paraId="5EC3BA74" w14:textId="77777777" w:rsidTr="000406A0">
        <w:trPr>
          <w:cantSplit/>
          <w:trHeight w:val="80"/>
        </w:trPr>
        <w:tc>
          <w:tcPr>
            <w:tcW w:w="2782" w:type="dxa"/>
          </w:tcPr>
          <w:p w14:paraId="4DEE3B27" w14:textId="77777777" w:rsidR="007476D6" w:rsidRPr="00297A65" w:rsidRDefault="007476D6" w:rsidP="000406A0">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Cash </w:t>
            </w:r>
          </w:p>
        </w:tc>
        <w:tc>
          <w:tcPr>
            <w:tcW w:w="995" w:type="dxa"/>
          </w:tcPr>
          <w:p w14:paraId="476034DD" w14:textId="77777777" w:rsidR="007476D6" w:rsidRPr="00297A65" w:rsidRDefault="007476D6" w:rsidP="000406A0">
            <w:pPr>
              <w:tabs>
                <w:tab w:val="decimal" w:pos="779"/>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3" w:type="dxa"/>
          </w:tcPr>
          <w:p w14:paraId="50D8D92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2A0E8E79" w14:textId="77777777" w:rsidR="007476D6" w:rsidRPr="00297A65" w:rsidRDefault="007476D6" w:rsidP="000406A0">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6" w:type="dxa"/>
          </w:tcPr>
          <w:p w14:paraId="0B7C766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40D6001D" w14:textId="77777777" w:rsidR="007476D6" w:rsidRPr="00297A65" w:rsidRDefault="007476D6" w:rsidP="000406A0">
            <w:pPr>
              <w:tabs>
                <w:tab w:val="decimal" w:pos="615"/>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40" w:type="dxa"/>
          </w:tcPr>
          <w:p w14:paraId="6CCF3E1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658CCA5F" w14:textId="77777777" w:rsidR="007476D6" w:rsidRPr="00297A65" w:rsidRDefault="007476D6" w:rsidP="000406A0">
            <w:pPr>
              <w:tabs>
                <w:tab w:val="decimal" w:pos="700"/>
              </w:tabs>
              <w:spacing w:line="200" w:lineRule="exact"/>
              <w:ind w:left="-135" w:right="-108"/>
              <w:rPr>
                <w:rFonts w:ascii="CordiaUPC" w:hAnsi="CordiaUPC" w:cs="CordiaUPC"/>
                <w:sz w:val="26"/>
                <w:szCs w:val="26"/>
                <w:lang w:bidi="th-TH"/>
              </w:rPr>
            </w:pPr>
            <w:r>
              <w:rPr>
                <w:rFonts w:ascii="CordiaUPC" w:hAnsi="CordiaUPC" w:cs="CordiaUPC" w:hint="cs"/>
                <w:sz w:val="26"/>
                <w:szCs w:val="26"/>
                <w:cs/>
                <w:lang w:bidi="th-TH"/>
              </w:rPr>
              <w:t>-</w:t>
            </w:r>
          </w:p>
        </w:tc>
        <w:tc>
          <w:tcPr>
            <w:tcW w:w="238" w:type="dxa"/>
          </w:tcPr>
          <w:p w14:paraId="653C8157"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5D3AD6D9" w14:textId="77777777" w:rsidR="007476D6" w:rsidRPr="00297A65" w:rsidRDefault="007476D6" w:rsidP="000406A0">
            <w:pPr>
              <w:tabs>
                <w:tab w:val="decimal" w:pos="700"/>
              </w:tabs>
              <w:spacing w:line="200" w:lineRule="exact"/>
              <w:ind w:left="-135" w:right="-108"/>
              <w:rPr>
                <w:rFonts w:ascii="CordiaUPC" w:hAnsi="CordiaUPC" w:cs="CordiaUPC"/>
                <w:sz w:val="26"/>
                <w:szCs w:val="26"/>
                <w:lang w:bidi="th-TH"/>
              </w:rPr>
            </w:pPr>
            <w:r>
              <w:rPr>
                <w:rFonts w:ascii="CordiaUPC" w:hAnsi="CordiaUPC" w:cs="CordiaUPC"/>
                <w:sz w:val="26"/>
                <w:szCs w:val="26"/>
                <w:lang w:bidi="th-TH"/>
              </w:rPr>
              <w:t>12,836</w:t>
            </w:r>
          </w:p>
        </w:tc>
        <w:tc>
          <w:tcPr>
            <w:tcW w:w="236" w:type="dxa"/>
          </w:tcPr>
          <w:p w14:paraId="3551206B"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04557DB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12,836</w:t>
            </w:r>
          </w:p>
        </w:tc>
      </w:tr>
      <w:tr w:rsidR="007476D6" w:rsidRPr="00297A65" w14:paraId="0D8A3372" w14:textId="77777777" w:rsidTr="000406A0">
        <w:trPr>
          <w:cantSplit/>
        </w:trPr>
        <w:tc>
          <w:tcPr>
            <w:tcW w:w="2782" w:type="dxa"/>
          </w:tcPr>
          <w:p w14:paraId="15D4D51A" w14:textId="77777777" w:rsidR="007476D6" w:rsidRPr="00297A65" w:rsidRDefault="007476D6" w:rsidP="000406A0">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pacing w:val="-6"/>
                <w:sz w:val="26"/>
                <w:szCs w:val="26"/>
                <w:lang w:val="en-US"/>
              </w:rPr>
              <w:t xml:space="preserve">Interbank and money market items </w:t>
            </w:r>
          </w:p>
        </w:tc>
        <w:tc>
          <w:tcPr>
            <w:tcW w:w="995" w:type="dxa"/>
            <w:vAlign w:val="bottom"/>
          </w:tcPr>
          <w:p w14:paraId="20FFFB92" w14:textId="77777777" w:rsidR="007476D6" w:rsidRPr="00297A65" w:rsidRDefault="007476D6" w:rsidP="000406A0">
            <w:pPr>
              <w:tabs>
                <w:tab w:val="decimal" w:pos="779"/>
              </w:tabs>
              <w:spacing w:line="200" w:lineRule="exact"/>
              <w:ind w:left="-135" w:right="-135"/>
              <w:rPr>
                <w:rFonts w:ascii="CordiaUPC" w:hAnsi="CordiaUPC" w:cs="CordiaUPC"/>
                <w:sz w:val="26"/>
                <w:szCs w:val="26"/>
              </w:rPr>
            </w:pPr>
          </w:p>
        </w:tc>
        <w:tc>
          <w:tcPr>
            <w:tcW w:w="243" w:type="dxa"/>
          </w:tcPr>
          <w:p w14:paraId="1762E190" w14:textId="77777777" w:rsidR="007476D6" w:rsidRPr="00297A65" w:rsidRDefault="007476D6" w:rsidP="000406A0">
            <w:pPr>
              <w:tabs>
                <w:tab w:val="decimal" w:pos="710"/>
              </w:tabs>
              <w:spacing w:line="200" w:lineRule="exact"/>
              <w:ind w:left="-135" w:right="162"/>
              <w:rPr>
                <w:rFonts w:ascii="CordiaUPC" w:hAnsi="CordiaUPC" w:cs="CordiaUPC"/>
                <w:sz w:val="26"/>
                <w:szCs w:val="26"/>
              </w:rPr>
            </w:pPr>
          </w:p>
        </w:tc>
        <w:tc>
          <w:tcPr>
            <w:tcW w:w="915" w:type="dxa"/>
            <w:vAlign w:val="bottom"/>
          </w:tcPr>
          <w:p w14:paraId="47741CC4" w14:textId="77777777" w:rsidR="007476D6" w:rsidRPr="00297A65" w:rsidRDefault="007476D6" w:rsidP="000406A0">
            <w:pPr>
              <w:tabs>
                <w:tab w:val="decimal" w:pos="642"/>
              </w:tabs>
              <w:spacing w:line="200" w:lineRule="exact"/>
              <w:ind w:left="-135" w:right="-108"/>
              <w:rPr>
                <w:rFonts w:ascii="CordiaUPC" w:hAnsi="CordiaUPC" w:cs="CordiaUPC"/>
                <w:sz w:val="26"/>
                <w:szCs w:val="26"/>
              </w:rPr>
            </w:pPr>
          </w:p>
        </w:tc>
        <w:tc>
          <w:tcPr>
            <w:tcW w:w="236" w:type="dxa"/>
          </w:tcPr>
          <w:p w14:paraId="4C8061AC" w14:textId="77777777" w:rsidR="007476D6" w:rsidRPr="00297A65" w:rsidRDefault="007476D6" w:rsidP="000406A0">
            <w:pPr>
              <w:tabs>
                <w:tab w:val="decimal" w:pos="642"/>
              </w:tabs>
              <w:spacing w:line="200" w:lineRule="exact"/>
              <w:ind w:left="-135" w:right="162"/>
              <w:rPr>
                <w:rFonts w:ascii="CordiaUPC" w:hAnsi="CordiaUPC" w:cs="CordiaUPC"/>
                <w:sz w:val="26"/>
                <w:szCs w:val="26"/>
              </w:rPr>
            </w:pPr>
          </w:p>
        </w:tc>
        <w:tc>
          <w:tcPr>
            <w:tcW w:w="831" w:type="dxa"/>
            <w:vAlign w:val="bottom"/>
          </w:tcPr>
          <w:p w14:paraId="742FCE7C" w14:textId="77777777" w:rsidR="007476D6" w:rsidRPr="00297A65" w:rsidRDefault="007476D6" w:rsidP="000406A0">
            <w:pPr>
              <w:tabs>
                <w:tab w:val="decimal" w:pos="615"/>
                <w:tab w:val="decimal" w:pos="642"/>
              </w:tabs>
              <w:spacing w:line="200" w:lineRule="exact"/>
              <w:ind w:left="-135" w:right="-18"/>
              <w:rPr>
                <w:rFonts w:ascii="CordiaUPC" w:hAnsi="CordiaUPC" w:cs="CordiaUPC"/>
                <w:sz w:val="26"/>
                <w:szCs w:val="26"/>
              </w:rPr>
            </w:pPr>
          </w:p>
        </w:tc>
        <w:tc>
          <w:tcPr>
            <w:tcW w:w="240" w:type="dxa"/>
          </w:tcPr>
          <w:p w14:paraId="6911646E" w14:textId="77777777" w:rsidR="007476D6" w:rsidRPr="00297A65" w:rsidRDefault="007476D6" w:rsidP="000406A0">
            <w:pPr>
              <w:tabs>
                <w:tab w:val="decimal" w:pos="710"/>
              </w:tabs>
              <w:spacing w:line="200" w:lineRule="exact"/>
              <w:ind w:left="-135" w:right="162"/>
              <w:rPr>
                <w:rFonts w:ascii="CordiaUPC" w:hAnsi="CordiaUPC" w:cs="CordiaUPC"/>
                <w:sz w:val="26"/>
                <w:szCs w:val="26"/>
                <w:lang w:val="en-US"/>
              </w:rPr>
            </w:pPr>
          </w:p>
        </w:tc>
        <w:tc>
          <w:tcPr>
            <w:tcW w:w="975" w:type="dxa"/>
          </w:tcPr>
          <w:p w14:paraId="5B46B3B0" w14:textId="77777777" w:rsidR="007476D6" w:rsidRPr="00297A65" w:rsidRDefault="007476D6" w:rsidP="000406A0">
            <w:pPr>
              <w:tabs>
                <w:tab w:val="decimal" w:pos="710"/>
              </w:tabs>
              <w:spacing w:line="200" w:lineRule="exact"/>
              <w:ind w:left="-135" w:right="-18"/>
              <w:rPr>
                <w:rFonts w:ascii="CordiaUPC" w:hAnsi="CordiaUPC" w:cs="CordiaUPC"/>
                <w:sz w:val="26"/>
                <w:szCs w:val="26"/>
              </w:rPr>
            </w:pPr>
          </w:p>
        </w:tc>
        <w:tc>
          <w:tcPr>
            <w:tcW w:w="238" w:type="dxa"/>
          </w:tcPr>
          <w:p w14:paraId="42685E13" w14:textId="77777777" w:rsidR="007476D6" w:rsidRPr="00297A65" w:rsidRDefault="007476D6" w:rsidP="000406A0">
            <w:pPr>
              <w:tabs>
                <w:tab w:val="decimal" w:pos="695"/>
              </w:tabs>
              <w:spacing w:line="200" w:lineRule="exact"/>
              <w:ind w:left="-135" w:right="162"/>
              <w:rPr>
                <w:rFonts w:ascii="CordiaUPC" w:hAnsi="CordiaUPC" w:cs="CordiaUPC"/>
                <w:sz w:val="26"/>
                <w:szCs w:val="26"/>
                <w:lang w:val="en-US"/>
              </w:rPr>
            </w:pPr>
          </w:p>
        </w:tc>
        <w:tc>
          <w:tcPr>
            <w:tcW w:w="880" w:type="dxa"/>
            <w:vAlign w:val="bottom"/>
          </w:tcPr>
          <w:p w14:paraId="38EDD166" w14:textId="77777777" w:rsidR="007476D6" w:rsidRPr="00297A65" w:rsidRDefault="007476D6" w:rsidP="000406A0">
            <w:pPr>
              <w:tabs>
                <w:tab w:val="decimal" w:pos="695"/>
              </w:tabs>
              <w:spacing w:line="200" w:lineRule="exact"/>
              <w:ind w:left="-135"/>
              <w:rPr>
                <w:rFonts w:ascii="CordiaUPC" w:hAnsi="CordiaUPC" w:cs="CordiaUPC"/>
                <w:sz w:val="26"/>
                <w:szCs w:val="26"/>
              </w:rPr>
            </w:pPr>
          </w:p>
        </w:tc>
        <w:tc>
          <w:tcPr>
            <w:tcW w:w="236" w:type="dxa"/>
          </w:tcPr>
          <w:p w14:paraId="16870F5F" w14:textId="77777777" w:rsidR="007476D6" w:rsidRPr="00297A65" w:rsidRDefault="007476D6" w:rsidP="000406A0">
            <w:pPr>
              <w:tabs>
                <w:tab w:val="decimal" w:pos="695"/>
              </w:tabs>
              <w:spacing w:line="200" w:lineRule="exact"/>
              <w:ind w:left="-135" w:right="162"/>
              <w:rPr>
                <w:rFonts w:ascii="CordiaUPC" w:hAnsi="CordiaUPC" w:cs="CordiaUPC"/>
                <w:i/>
                <w:sz w:val="26"/>
                <w:szCs w:val="26"/>
                <w:lang w:val="en-US" w:eastAsia="x-none"/>
              </w:rPr>
            </w:pPr>
          </w:p>
        </w:tc>
        <w:tc>
          <w:tcPr>
            <w:tcW w:w="879" w:type="dxa"/>
            <w:gridSpan w:val="2"/>
            <w:vAlign w:val="bottom"/>
          </w:tcPr>
          <w:p w14:paraId="566576C4" w14:textId="77777777" w:rsidR="007476D6" w:rsidRPr="00297A65" w:rsidRDefault="007476D6" w:rsidP="000406A0">
            <w:pPr>
              <w:tabs>
                <w:tab w:val="decimal" w:pos="695"/>
              </w:tabs>
              <w:spacing w:line="200" w:lineRule="exact"/>
              <w:ind w:left="-135"/>
              <w:rPr>
                <w:rFonts w:ascii="CordiaUPC" w:hAnsi="CordiaUPC" w:cs="CordiaUPC"/>
                <w:sz w:val="26"/>
                <w:szCs w:val="26"/>
              </w:rPr>
            </w:pPr>
          </w:p>
        </w:tc>
      </w:tr>
      <w:tr w:rsidR="007476D6" w:rsidRPr="00297A65" w14:paraId="2109F3F4" w14:textId="77777777" w:rsidTr="000406A0">
        <w:trPr>
          <w:cantSplit/>
        </w:trPr>
        <w:tc>
          <w:tcPr>
            <w:tcW w:w="2782" w:type="dxa"/>
          </w:tcPr>
          <w:p w14:paraId="09E441A8" w14:textId="77777777" w:rsidR="007476D6" w:rsidRPr="00297A65" w:rsidRDefault="007476D6" w:rsidP="000406A0">
            <w:pPr>
              <w:tabs>
                <w:tab w:val="left" w:pos="356"/>
              </w:tabs>
              <w:spacing w:line="200" w:lineRule="exact"/>
              <w:ind w:left="-18" w:right="-108"/>
              <w:rPr>
                <w:rFonts w:ascii="CordiaUPC" w:hAnsi="CordiaUPC" w:cs="CordiaUPC"/>
                <w:spacing w:val="-6"/>
                <w:sz w:val="26"/>
                <w:szCs w:val="26"/>
                <w:lang w:val="en-US"/>
              </w:rPr>
            </w:pPr>
            <w:r w:rsidRPr="00297A65">
              <w:rPr>
                <w:rFonts w:ascii="CordiaUPC" w:hAnsi="CordiaUPC" w:cs="CordiaUPC" w:hint="cs"/>
                <w:sz w:val="26"/>
                <w:szCs w:val="26"/>
                <w:lang w:val="en-US"/>
              </w:rPr>
              <w:t xml:space="preserve">   </w:t>
            </w:r>
            <w:r w:rsidRPr="00297A65">
              <w:rPr>
                <w:rFonts w:ascii="CordiaUPC" w:hAnsi="CordiaUPC" w:cs="CordiaUPC" w:hint="cs"/>
                <w:spacing w:val="-6"/>
                <w:sz w:val="26"/>
                <w:szCs w:val="26"/>
                <w:lang w:val="en-US"/>
              </w:rPr>
              <w:t>net of</w:t>
            </w:r>
            <w:r w:rsidRPr="00297A65">
              <w:rPr>
                <w:rFonts w:ascii="CordiaUPC" w:hAnsi="CordiaUPC" w:cs="CordiaUPC" w:hint="cs"/>
                <w:sz w:val="26"/>
                <w:szCs w:val="26"/>
                <w:lang w:val="en-US"/>
              </w:rPr>
              <w:t xml:space="preserve"> deferred revenue</w:t>
            </w:r>
          </w:p>
        </w:tc>
        <w:tc>
          <w:tcPr>
            <w:tcW w:w="995" w:type="dxa"/>
          </w:tcPr>
          <w:p w14:paraId="14B78813"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178,357</w:t>
            </w:r>
          </w:p>
        </w:tc>
        <w:tc>
          <w:tcPr>
            <w:tcW w:w="243" w:type="dxa"/>
          </w:tcPr>
          <w:p w14:paraId="5FEC03A9"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7C55648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29,936</w:t>
            </w:r>
          </w:p>
        </w:tc>
        <w:tc>
          <w:tcPr>
            <w:tcW w:w="236" w:type="dxa"/>
          </w:tcPr>
          <w:p w14:paraId="72FE6BBA"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2577B2F0"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7C18581B"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4CF9097B"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08ED8F53"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1CA01C4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13,000</w:t>
            </w:r>
          </w:p>
        </w:tc>
        <w:tc>
          <w:tcPr>
            <w:tcW w:w="236" w:type="dxa"/>
          </w:tcPr>
          <w:p w14:paraId="4568867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55FB3415"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221,293</w:t>
            </w:r>
          </w:p>
        </w:tc>
      </w:tr>
      <w:tr w:rsidR="007476D6" w:rsidRPr="00297A65" w14:paraId="54D72210" w14:textId="77777777" w:rsidTr="000406A0">
        <w:trPr>
          <w:cantSplit/>
        </w:trPr>
        <w:tc>
          <w:tcPr>
            <w:tcW w:w="2782" w:type="dxa"/>
          </w:tcPr>
          <w:p w14:paraId="15E0A7D1" w14:textId="77777777" w:rsidR="007476D6" w:rsidRPr="00297A65" w:rsidRDefault="007476D6" w:rsidP="000406A0">
            <w:pPr>
              <w:tabs>
                <w:tab w:val="left" w:pos="356"/>
              </w:tabs>
              <w:spacing w:line="200" w:lineRule="exact"/>
              <w:ind w:left="145" w:right="-108" w:hanging="163"/>
              <w:rPr>
                <w:rFonts w:ascii="CordiaUPC" w:hAnsi="CordiaUPC" w:cs="CordiaUPC"/>
                <w:sz w:val="26"/>
                <w:szCs w:val="26"/>
                <w:lang w:val="en-US"/>
              </w:rPr>
            </w:pPr>
            <w:r w:rsidRPr="00297A65">
              <w:rPr>
                <w:rFonts w:ascii="CordiaUPC" w:hAnsi="CordiaUPC" w:cs="CordiaUPC" w:hint="cs"/>
                <w:sz w:val="26"/>
                <w:szCs w:val="26"/>
                <w:lang w:val="en-US"/>
              </w:rPr>
              <w:t>Financial assets measured at fair value through profit or loss</w:t>
            </w:r>
          </w:p>
        </w:tc>
        <w:tc>
          <w:tcPr>
            <w:tcW w:w="995" w:type="dxa"/>
            <w:vAlign w:val="bottom"/>
          </w:tcPr>
          <w:p w14:paraId="6692BE09"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979</w:t>
            </w:r>
          </w:p>
        </w:tc>
        <w:tc>
          <w:tcPr>
            <w:tcW w:w="243" w:type="dxa"/>
            <w:vAlign w:val="bottom"/>
          </w:tcPr>
          <w:p w14:paraId="2691598E"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vAlign w:val="bottom"/>
          </w:tcPr>
          <w:p w14:paraId="312560D9"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02012A85"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vAlign w:val="bottom"/>
          </w:tcPr>
          <w:p w14:paraId="01C8E0F3"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126A795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vAlign w:val="bottom"/>
          </w:tcPr>
          <w:p w14:paraId="19BDA56B"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1B7FA92C"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vAlign w:val="bottom"/>
          </w:tcPr>
          <w:p w14:paraId="0B89C038"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147</w:t>
            </w:r>
          </w:p>
        </w:tc>
        <w:tc>
          <w:tcPr>
            <w:tcW w:w="236" w:type="dxa"/>
            <w:vAlign w:val="bottom"/>
          </w:tcPr>
          <w:p w14:paraId="3E9FCD54"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1394F71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1,126</w:t>
            </w:r>
          </w:p>
        </w:tc>
      </w:tr>
      <w:tr w:rsidR="007476D6" w:rsidRPr="00297A65" w14:paraId="1AF45BAA" w14:textId="77777777" w:rsidTr="000406A0">
        <w:trPr>
          <w:cantSplit/>
        </w:trPr>
        <w:tc>
          <w:tcPr>
            <w:tcW w:w="2782" w:type="dxa"/>
          </w:tcPr>
          <w:p w14:paraId="5C42A650"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rPr>
              <w:t xml:space="preserve">Investments, net </w:t>
            </w:r>
          </w:p>
        </w:tc>
        <w:tc>
          <w:tcPr>
            <w:tcW w:w="995" w:type="dxa"/>
          </w:tcPr>
          <w:p w14:paraId="03F3377D"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23,444</w:t>
            </w:r>
          </w:p>
        </w:tc>
        <w:tc>
          <w:tcPr>
            <w:tcW w:w="243" w:type="dxa"/>
          </w:tcPr>
          <w:p w14:paraId="24A46385"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518AA621"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6,322</w:t>
            </w:r>
          </w:p>
        </w:tc>
        <w:tc>
          <w:tcPr>
            <w:tcW w:w="236" w:type="dxa"/>
          </w:tcPr>
          <w:p w14:paraId="4F141E6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51DF03CC"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43,028</w:t>
            </w:r>
          </w:p>
        </w:tc>
        <w:tc>
          <w:tcPr>
            <w:tcW w:w="240" w:type="dxa"/>
          </w:tcPr>
          <w:p w14:paraId="73A193A8"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18AA791D"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5EF5025C"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78685F6E"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529</w:t>
            </w:r>
          </w:p>
        </w:tc>
        <w:tc>
          <w:tcPr>
            <w:tcW w:w="236" w:type="dxa"/>
          </w:tcPr>
          <w:p w14:paraId="57220143"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4E973C6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73,323</w:t>
            </w:r>
          </w:p>
        </w:tc>
      </w:tr>
      <w:tr w:rsidR="007476D6" w:rsidRPr="00297A65" w14:paraId="730EF3B2" w14:textId="77777777" w:rsidTr="000406A0">
        <w:trPr>
          <w:cantSplit/>
        </w:trPr>
        <w:tc>
          <w:tcPr>
            <w:tcW w:w="2782" w:type="dxa"/>
          </w:tcPr>
          <w:p w14:paraId="2B6D36FD" w14:textId="77777777" w:rsidR="007476D6" w:rsidRPr="00297A65" w:rsidRDefault="007476D6" w:rsidP="000406A0">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Investments in subsidiaries and  </w:t>
            </w:r>
          </w:p>
          <w:p w14:paraId="17E36486" w14:textId="77777777" w:rsidR="007476D6" w:rsidRPr="00297A65" w:rsidRDefault="007476D6" w:rsidP="000406A0">
            <w:pPr>
              <w:tabs>
                <w:tab w:val="left" w:pos="266"/>
              </w:tabs>
              <w:spacing w:line="200" w:lineRule="exact"/>
              <w:ind w:left="-18" w:right="9"/>
              <w:rPr>
                <w:rFonts w:ascii="CordiaUPC" w:hAnsi="CordiaUPC" w:cs="CordiaUPC"/>
                <w:color w:val="000000"/>
                <w:sz w:val="26"/>
                <w:szCs w:val="26"/>
              </w:rPr>
            </w:pPr>
            <w:r w:rsidRPr="00297A65">
              <w:rPr>
                <w:rFonts w:ascii="CordiaUPC" w:hAnsi="CordiaUPC" w:cs="CordiaUPC" w:hint="cs"/>
                <w:color w:val="000000"/>
                <w:sz w:val="26"/>
                <w:szCs w:val="26"/>
              </w:rPr>
              <w:t xml:space="preserve">    associate, net</w:t>
            </w:r>
          </w:p>
        </w:tc>
        <w:tc>
          <w:tcPr>
            <w:tcW w:w="995" w:type="dxa"/>
            <w:vAlign w:val="bottom"/>
          </w:tcPr>
          <w:p w14:paraId="09942FA4"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vAlign w:val="bottom"/>
          </w:tcPr>
          <w:p w14:paraId="14F45A95"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vAlign w:val="bottom"/>
          </w:tcPr>
          <w:p w14:paraId="7D43BBD9"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2A8A7D1A"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vAlign w:val="bottom"/>
          </w:tcPr>
          <w:p w14:paraId="1DEE1F4C"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33359B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vAlign w:val="bottom"/>
          </w:tcPr>
          <w:p w14:paraId="7405704F"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0FB274B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vAlign w:val="bottom"/>
          </w:tcPr>
          <w:p w14:paraId="4C339D04"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158,852</w:t>
            </w:r>
          </w:p>
        </w:tc>
        <w:tc>
          <w:tcPr>
            <w:tcW w:w="236" w:type="dxa"/>
            <w:vAlign w:val="bottom"/>
          </w:tcPr>
          <w:p w14:paraId="731B7FD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010334D8"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158,852</w:t>
            </w:r>
          </w:p>
        </w:tc>
      </w:tr>
      <w:tr w:rsidR="007476D6" w:rsidRPr="00297A65" w14:paraId="2393F9A4" w14:textId="77777777" w:rsidTr="000406A0">
        <w:trPr>
          <w:cantSplit/>
        </w:trPr>
        <w:tc>
          <w:tcPr>
            <w:tcW w:w="2782" w:type="dxa"/>
          </w:tcPr>
          <w:p w14:paraId="1FA7DA78" w14:textId="77777777" w:rsidR="007476D6" w:rsidRPr="00297A65" w:rsidRDefault="007476D6" w:rsidP="000406A0">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Loans to customers net of</w:t>
            </w:r>
          </w:p>
          <w:p w14:paraId="0574F4B4" w14:textId="77777777" w:rsidR="007476D6" w:rsidRPr="00297A65" w:rsidRDefault="007476D6" w:rsidP="000406A0">
            <w:pPr>
              <w:tabs>
                <w:tab w:val="left" w:pos="356"/>
              </w:tabs>
              <w:spacing w:line="200" w:lineRule="exact"/>
              <w:ind w:right="9"/>
              <w:rPr>
                <w:rFonts w:ascii="CordiaUPC" w:hAnsi="CordiaUPC" w:cs="CordiaUPC"/>
                <w:sz w:val="26"/>
                <w:szCs w:val="26"/>
                <w:lang w:val="en-US"/>
              </w:rPr>
            </w:pPr>
            <w:r w:rsidRPr="00297A65">
              <w:rPr>
                <w:rFonts w:ascii="CordiaUPC" w:hAnsi="CordiaUPC" w:cs="CordiaUPC" w:hint="cs"/>
                <w:sz w:val="26"/>
                <w:szCs w:val="26"/>
                <w:lang w:val="en-US"/>
              </w:rPr>
              <w:t xml:space="preserve">   deferred revenue</w:t>
            </w:r>
          </w:p>
        </w:tc>
        <w:tc>
          <w:tcPr>
            <w:tcW w:w="995" w:type="dxa"/>
            <w:vAlign w:val="bottom"/>
          </w:tcPr>
          <w:p w14:paraId="72DC5F53"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544,007</w:t>
            </w:r>
          </w:p>
        </w:tc>
        <w:tc>
          <w:tcPr>
            <w:tcW w:w="243" w:type="dxa"/>
            <w:vAlign w:val="bottom"/>
          </w:tcPr>
          <w:p w14:paraId="0B41ED5D"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vAlign w:val="bottom"/>
          </w:tcPr>
          <w:p w14:paraId="7B3BC62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108,313</w:t>
            </w:r>
          </w:p>
        </w:tc>
        <w:tc>
          <w:tcPr>
            <w:tcW w:w="236" w:type="dxa"/>
            <w:vAlign w:val="bottom"/>
          </w:tcPr>
          <w:p w14:paraId="3F2D96F1"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vAlign w:val="bottom"/>
          </w:tcPr>
          <w:p w14:paraId="53046E32"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35,143</w:t>
            </w:r>
          </w:p>
        </w:tc>
        <w:tc>
          <w:tcPr>
            <w:tcW w:w="240" w:type="dxa"/>
            <w:vAlign w:val="bottom"/>
          </w:tcPr>
          <w:p w14:paraId="6C045B6A"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vAlign w:val="bottom"/>
          </w:tcPr>
          <w:p w14:paraId="7E33D6E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22,005</w:t>
            </w:r>
          </w:p>
        </w:tc>
        <w:tc>
          <w:tcPr>
            <w:tcW w:w="238" w:type="dxa"/>
            <w:vAlign w:val="bottom"/>
          </w:tcPr>
          <w:p w14:paraId="25C7932A"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vAlign w:val="bottom"/>
          </w:tcPr>
          <w:p w14:paraId="74657DDC"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10,494</w:t>
            </w:r>
          </w:p>
        </w:tc>
        <w:tc>
          <w:tcPr>
            <w:tcW w:w="236" w:type="dxa"/>
            <w:vAlign w:val="bottom"/>
          </w:tcPr>
          <w:p w14:paraId="749A4553"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5D626A4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719,962</w:t>
            </w:r>
          </w:p>
        </w:tc>
      </w:tr>
      <w:tr w:rsidR="007476D6" w:rsidRPr="00297A65" w14:paraId="3B81F572" w14:textId="77777777" w:rsidTr="000406A0">
        <w:trPr>
          <w:cantSplit/>
        </w:trPr>
        <w:tc>
          <w:tcPr>
            <w:tcW w:w="2782" w:type="dxa"/>
          </w:tcPr>
          <w:p w14:paraId="7EDCC5DE" w14:textId="77777777" w:rsidR="007476D6" w:rsidRPr="00297A65" w:rsidRDefault="007476D6" w:rsidP="000406A0">
            <w:pPr>
              <w:tabs>
                <w:tab w:val="left" w:pos="356"/>
              </w:tabs>
              <w:spacing w:line="200" w:lineRule="exact"/>
              <w:ind w:right="9"/>
              <w:rPr>
                <w:rFonts w:ascii="CordiaUPC" w:hAnsi="CordiaUPC" w:cs="CordiaUPC"/>
                <w:sz w:val="26"/>
                <w:szCs w:val="26"/>
                <w:lang w:val="en-US" w:eastAsia="zh-CN" w:bidi="th-TH"/>
              </w:rPr>
            </w:pPr>
            <w:r w:rsidRPr="00297A65">
              <w:rPr>
                <w:rFonts w:ascii="CordiaUPC" w:hAnsi="CordiaUPC" w:cs="CordiaUPC" w:hint="cs"/>
                <w:sz w:val="26"/>
                <w:szCs w:val="26"/>
                <w:lang w:val="en-US"/>
              </w:rPr>
              <w:t>Other financial assets - net</w:t>
            </w:r>
          </w:p>
        </w:tc>
        <w:tc>
          <w:tcPr>
            <w:tcW w:w="995" w:type="dxa"/>
          </w:tcPr>
          <w:p w14:paraId="769FC5D0" w14:textId="77777777" w:rsidR="007476D6" w:rsidRPr="00297A65" w:rsidRDefault="007476D6" w:rsidP="000406A0">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800</w:t>
            </w:r>
          </w:p>
        </w:tc>
        <w:tc>
          <w:tcPr>
            <w:tcW w:w="243" w:type="dxa"/>
          </w:tcPr>
          <w:p w14:paraId="6A74B99E"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915" w:type="dxa"/>
          </w:tcPr>
          <w:p w14:paraId="1B01C262"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2D8AF73B"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831" w:type="dxa"/>
          </w:tcPr>
          <w:p w14:paraId="473B4CCD"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48FE416B"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975" w:type="dxa"/>
          </w:tcPr>
          <w:p w14:paraId="5D2083C1"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436B73CE"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880" w:type="dxa"/>
          </w:tcPr>
          <w:p w14:paraId="0C4686DF"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8,556</w:t>
            </w:r>
          </w:p>
        </w:tc>
        <w:tc>
          <w:tcPr>
            <w:tcW w:w="236" w:type="dxa"/>
          </w:tcPr>
          <w:p w14:paraId="08B0D51C"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879" w:type="dxa"/>
            <w:gridSpan w:val="2"/>
          </w:tcPr>
          <w:p w14:paraId="02EC3A37"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9,356</w:t>
            </w:r>
          </w:p>
        </w:tc>
      </w:tr>
      <w:tr w:rsidR="007476D6" w:rsidRPr="00297A65" w14:paraId="00FA83B3" w14:textId="77777777" w:rsidTr="000406A0">
        <w:trPr>
          <w:cantSplit/>
        </w:trPr>
        <w:tc>
          <w:tcPr>
            <w:tcW w:w="2782" w:type="dxa"/>
          </w:tcPr>
          <w:p w14:paraId="03B1E95E"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5B52622F" w14:textId="77777777" w:rsidR="007476D6" w:rsidRPr="00297A65" w:rsidRDefault="007476D6" w:rsidP="000406A0">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747,587</w:t>
            </w:r>
          </w:p>
        </w:tc>
        <w:tc>
          <w:tcPr>
            <w:tcW w:w="243" w:type="dxa"/>
          </w:tcPr>
          <w:p w14:paraId="028D9745"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0CF0DEA7"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144,571</w:t>
            </w:r>
          </w:p>
        </w:tc>
        <w:tc>
          <w:tcPr>
            <w:tcW w:w="236" w:type="dxa"/>
          </w:tcPr>
          <w:p w14:paraId="0F9A6312"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30D76F10" w14:textId="77777777" w:rsidR="007476D6" w:rsidRPr="00297A65" w:rsidRDefault="007476D6" w:rsidP="000406A0">
            <w:pPr>
              <w:tabs>
                <w:tab w:val="decimal" w:pos="615"/>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78,171</w:t>
            </w:r>
          </w:p>
        </w:tc>
        <w:tc>
          <w:tcPr>
            <w:tcW w:w="240" w:type="dxa"/>
          </w:tcPr>
          <w:p w14:paraId="53CC98FB"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6B15C769"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22,005</w:t>
            </w:r>
          </w:p>
        </w:tc>
        <w:tc>
          <w:tcPr>
            <w:tcW w:w="238" w:type="dxa"/>
          </w:tcPr>
          <w:p w14:paraId="3D8FF0CB"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56157A14"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204,414</w:t>
            </w:r>
          </w:p>
        </w:tc>
        <w:tc>
          <w:tcPr>
            <w:tcW w:w="236" w:type="dxa"/>
          </w:tcPr>
          <w:p w14:paraId="10F94568"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45E86F16"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1,196,748</w:t>
            </w:r>
          </w:p>
        </w:tc>
      </w:tr>
      <w:tr w:rsidR="007476D6" w:rsidRPr="00297A65" w14:paraId="3A96F443" w14:textId="77777777" w:rsidTr="000406A0">
        <w:trPr>
          <w:cantSplit/>
        </w:trPr>
        <w:tc>
          <w:tcPr>
            <w:tcW w:w="2782" w:type="dxa"/>
          </w:tcPr>
          <w:p w14:paraId="259B224D"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p>
        </w:tc>
        <w:tc>
          <w:tcPr>
            <w:tcW w:w="995" w:type="dxa"/>
            <w:tcBorders>
              <w:top w:val="double" w:sz="4" w:space="0" w:color="auto"/>
            </w:tcBorders>
            <w:vAlign w:val="bottom"/>
          </w:tcPr>
          <w:p w14:paraId="4B7FA742" w14:textId="77777777" w:rsidR="007476D6" w:rsidRPr="00297A65" w:rsidRDefault="007476D6" w:rsidP="000406A0">
            <w:pPr>
              <w:tabs>
                <w:tab w:val="decimal" w:pos="779"/>
              </w:tabs>
              <w:spacing w:line="200" w:lineRule="exact"/>
              <w:ind w:left="-135" w:right="-90"/>
              <w:rPr>
                <w:rFonts w:ascii="CordiaUPC" w:hAnsi="CordiaUPC" w:cs="CordiaUPC"/>
                <w:sz w:val="26"/>
                <w:szCs w:val="26"/>
                <w:lang w:val="en-US"/>
              </w:rPr>
            </w:pPr>
          </w:p>
        </w:tc>
        <w:tc>
          <w:tcPr>
            <w:tcW w:w="243" w:type="dxa"/>
          </w:tcPr>
          <w:p w14:paraId="7B4078A9" w14:textId="77777777" w:rsidR="007476D6" w:rsidRPr="00297A65" w:rsidRDefault="007476D6" w:rsidP="000406A0">
            <w:pPr>
              <w:tabs>
                <w:tab w:val="decimal" w:pos="710"/>
              </w:tabs>
              <w:spacing w:line="200" w:lineRule="exact"/>
              <w:ind w:left="-135" w:right="-90"/>
              <w:rPr>
                <w:rFonts w:ascii="CordiaUPC" w:hAnsi="CordiaUPC" w:cs="CordiaUPC"/>
                <w:sz w:val="26"/>
                <w:szCs w:val="26"/>
                <w:lang w:val="en-US"/>
              </w:rPr>
            </w:pPr>
          </w:p>
        </w:tc>
        <w:tc>
          <w:tcPr>
            <w:tcW w:w="915" w:type="dxa"/>
            <w:tcBorders>
              <w:top w:val="double" w:sz="4" w:space="0" w:color="auto"/>
            </w:tcBorders>
            <w:vAlign w:val="bottom"/>
          </w:tcPr>
          <w:p w14:paraId="7361E048" w14:textId="77777777" w:rsidR="007476D6" w:rsidRPr="00297A65" w:rsidRDefault="007476D6" w:rsidP="000406A0">
            <w:pPr>
              <w:tabs>
                <w:tab w:val="decimal" w:pos="642"/>
              </w:tabs>
              <w:spacing w:line="200" w:lineRule="exact"/>
              <w:ind w:left="-135" w:right="-90"/>
              <w:rPr>
                <w:rFonts w:ascii="CordiaUPC" w:hAnsi="CordiaUPC" w:cs="CordiaUPC"/>
                <w:sz w:val="26"/>
                <w:szCs w:val="26"/>
                <w:lang w:val="en-US"/>
              </w:rPr>
            </w:pPr>
          </w:p>
        </w:tc>
        <w:tc>
          <w:tcPr>
            <w:tcW w:w="236" w:type="dxa"/>
          </w:tcPr>
          <w:p w14:paraId="0CE611C9" w14:textId="77777777" w:rsidR="007476D6" w:rsidRPr="00297A65" w:rsidRDefault="007476D6" w:rsidP="000406A0">
            <w:pPr>
              <w:tabs>
                <w:tab w:val="decimal" w:pos="642"/>
              </w:tabs>
              <w:spacing w:line="200" w:lineRule="exact"/>
              <w:ind w:left="-135" w:right="-90"/>
              <w:rPr>
                <w:rFonts w:ascii="CordiaUPC" w:hAnsi="CordiaUPC" w:cs="CordiaUPC"/>
                <w:sz w:val="26"/>
                <w:szCs w:val="26"/>
                <w:lang w:val="en-US"/>
              </w:rPr>
            </w:pPr>
          </w:p>
        </w:tc>
        <w:tc>
          <w:tcPr>
            <w:tcW w:w="831" w:type="dxa"/>
            <w:tcBorders>
              <w:top w:val="double" w:sz="4" w:space="0" w:color="auto"/>
            </w:tcBorders>
            <w:vAlign w:val="bottom"/>
          </w:tcPr>
          <w:p w14:paraId="71450796" w14:textId="77777777" w:rsidR="007476D6" w:rsidRPr="00297A65" w:rsidRDefault="007476D6" w:rsidP="000406A0">
            <w:pPr>
              <w:tabs>
                <w:tab w:val="decimal" w:pos="615"/>
                <w:tab w:val="decimal" w:pos="642"/>
              </w:tabs>
              <w:spacing w:line="200" w:lineRule="exact"/>
              <w:ind w:left="-135" w:right="-90"/>
              <w:rPr>
                <w:rFonts w:ascii="CordiaUPC" w:hAnsi="CordiaUPC" w:cs="CordiaUPC"/>
                <w:sz w:val="26"/>
                <w:szCs w:val="26"/>
                <w:lang w:val="en-US"/>
              </w:rPr>
            </w:pPr>
          </w:p>
        </w:tc>
        <w:tc>
          <w:tcPr>
            <w:tcW w:w="240" w:type="dxa"/>
          </w:tcPr>
          <w:p w14:paraId="0040EED8" w14:textId="77777777" w:rsidR="007476D6" w:rsidRPr="00297A65" w:rsidRDefault="007476D6" w:rsidP="000406A0">
            <w:pPr>
              <w:tabs>
                <w:tab w:val="decimal" w:pos="710"/>
              </w:tabs>
              <w:spacing w:line="200" w:lineRule="exact"/>
              <w:ind w:left="-135" w:right="-90"/>
              <w:rPr>
                <w:rFonts w:ascii="CordiaUPC" w:hAnsi="CordiaUPC" w:cs="CordiaUPC"/>
                <w:sz w:val="26"/>
                <w:szCs w:val="26"/>
                <w:lang w:val="en-US"/>
              </w:rPr>
            </w:pPr>
          </w:p>
        </w:tc>
        <w:tc>
          <w:tcPr>
            <w:tcW w:w="975" w:type="dxa"/>
            <w:tcBorders>
              <w:top w:val="double" w:sz="4" w:space="0" w:color="auto"/>
            </w:tcBorders>
          </w:tcPr>
          <w:p w14:paraId="561796EE" w14:textId="77777777" w:rsidR="007476D6" w:rsidRPr="00297A65" w:rsidRDefault="007476D6" w:rsidP="000406A0">
            <w:pPr>
              <w:tabs>
                <w:tab w:val="decimal" w:pos="710"/>
              </w:tabs>
              <w:spacing w:line="200" w:lineRule="exact"/>
              <w:ind w:left="-135" w:right="-90"/>
              <w:rPr>
                <w:rFonts w:ascii="CordiaUPC" w:hAnsi="CordiaUPC" w:cs="CordiaUPC"/>
                <w:sz w:val="26"/>
                <w:szCs w:val="26"/>
                <w:lang w:val="en-US"/>
              </w:rPr>
            </w:pPr>
          </w:p>
        </w:tc>
        <w:tc>
          <w:tcPr>
            <w:tcW w:w="238" w:type="dxa"/>
          </w:tcPr>
          <w:p w14:paraId="620606B8" w14:textId="77777777" w:rsidR="007476D6" w:rsidRPr="00297A65" w:rsidRDefault="007476D6" w:rsidP="000406A0">
            <w:pPr>
              <w:tabs>
                <w:tab w:val="decimal" w:pos="695"/>
              </w:tabs>
              <w:spacing w:line="200" w:lineRule="exact"/>
              <w:ind w:left="-135" w:right="-90"/>
              <w:rPr>
                <w:rFonts w:ascii="CordiaUPC" w:hAnsi="CordiaUPC" w:cs="CordiaUPC"/>
                <w:sz w:val="26"/>
                <w:szCs w:val="26"/>
                <w:lang w:val="en-US"/>
              </w:rPr>
            </w:pPr>
          </w:p>
        </w:tc>
        <w:tc>
          <w:tcPr>
            <w:tcW w:w="880" w:type="dxa"/>
            <w:tcBorders>
              <w:top w:val="double" w:sz="4" w:space="0" w:color="auto"/>
            </w:tcBorders>
            <w:vAlign w:val="bottom"/>
          </w:tcPr>
          <w:p w14:paraId="1C3CBC67" w14:textId="77777777" w:rsidR="007476D6" w:rsidRPr="00297A65" w:rsidRDefault="007476D6" w:rsidP="000406A0">
            <w:pPr>
              <w:tabs>
                <w:tab w:val="decimal" w:pos="695"/>
              </w:tabs>
              <w:spacing w:line="200" w:lineRule="exact"/>
              <w:ind w:left="-135" w:right="-90"/>
              <w:rPr>
                <w:rFonts w:ascii="CordiaUPC" w:hAnsi="CordiaUPC" w:cs="CordiaUPC"/>
                <w:sz w:val="26"/>
                <w:szCs w:val="26"/>
                <w:lang w:val="en-US"/>
              </w:rPr>
            </w:pPr>
          </w:p>
        </w:tc>
        <w:tc>
          <w:tcPr>
            <w:tcW w:w="236" w:type="dxa"/>
          </w:tcPr>
          <w:p w14:paraId="6114830C" w14:textId="77777777" w:rsidR="007476D6" w:rsidRPr="00297A65" w:rsidRDefault="007476D6" w:rsidP="000406A0">
            <w:pPr>
              <w:tabs>
                <w:tab w:val="decimal" w:pos="695"/>
              </w:tabs>
              <w:spacing w:line="200" w:lineRule="exact"/>
              <w:ind w:left="-135" w:right="-90"/>
              <w:rPr>
                <w:rFonts w:ascii="CordiaUPC" w:hAnsi="CordiaUPC" w:cs="CordiaUPC"/>
                <w:sz w:val="26"/>
                <w:szCs w:val="26"/>
                <w:lang w:val="en-US"/>
              </w:rPr>
            </w:pPr>
          </w:p>
        </w:tc>
        <w:tc>
          <w:tcPr>
            <w:tcW w:w="879" w:type="dxa"/>
            <w:gridSpan w:val="2"/>
            <w:tcBorders>
              <w:top w:val="double" w:sz="4" w:space="0" w:color="auto"/>
            </w:tcBorders>
            <w:vAlign w:val="bottom"/>
          </w:tcPr>
          <w:p w14:paraId="6AF45613" w14:textId="77777777" w:rsidR="007476D6" w:rsidRPr="00297A65" w:rsidRDefault="007476D6" w:rsidP="000406A0">
            <w:pPr>
              <w:tabs>
                <w:tab w:val="decimal" w:pos="695"/>
              </w:tabs>
              <w:spacing w:line="200" w:lineRule="exact"/>
              <w:ind w:left="-135" w:right="-90"/>
              <w:rPr>
                <w:rFonts w:ascii="CordiaUPC" w:hAnsi="CordiaUPC" w:cs="CordiaUPC"/>
                <w:sz w:val="26"/>
                <w:szCs w:val="26"/>
                <w:lang w:val="en-US"/>
              </w:rPr>
            </w:pPr>
          </w:p>
        </w:tc>
      </w:tr>
      <w:tr w:rsidR="007476D6" w:rsidRPr="00297A65" w14:paraId="3D4B831E" w14:textId="77777777" w:rsidTr="000406A0">
        <w:trPr>
          <w:cantSplit/>
        </w:trPr>
        <w:tc>
          <w:tcPr>
            <w:tcW w:w="2782" w:type="dxa"/>
          </w:tcPr>
          <w:p w14:paraId="4C2594C4"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i/>
                <w:iCs/>
                <w:color w:val="000000"/>
                <w:sz w:val="26"/>
                <w:szCs w:val="26"/>
                <w:lang w:val="en-US"/>
              </w:rPr>
              <w:t>Financial liabilities</w:t>
            </w:r>
          </w:p>
        </w:tc>
        <w:tc>
          <w:tcPr>
            <w:tcW w:w="995" w:type="dxa"/>
            <w:vAlign w:val="bottom"/>
          </w:tcPr>
          <w:p w14:paraId="58C908A8" w14:textId="77777777" w:rsidR="007476D6" w:rsidRPr="00297A65" w:rsidRDefault="007476D6" w:rsidP="000406A0">
            <w:pPr>
              <w:tabs>
                <w:tab w:val="decimal" w:pos="779"/>
              </w:tabs>
              <w:spacing w:line="200" w:lineRule="exact"/>
              <w:ind w:left="-135" w:right="-90"/>
              <w:rPr>
                <w:rFonts w:ascii="CordiaUPC" w:hAnsi="CordiaUPC" w:cs="CordiaUPC"/>
                <w:sz w:val="26"/>
                <w:szCs w:val="26"/>
              </w:rPr>
            </w:pPr>
          </w:p>
        </w:tc>
        <w:tc>
          <w:tcPr>
            <w:tcW w:w="243" w:type="dxa"/>
          </w:tcPr>
          <w:p w14:paraId="335DECA0" w14:textId="77777777" w:rsidR="007476D6" w:rsidRPr="00297A65" w:rsidRDefault="007476D6" w:rsidP="000406A0">
            <w:pPr>
              <w:tabs>
                <w:tab w:val="decimal" w:pos="710"/>
              </w:tabs>
              <w:spacing w:line="200" w:lineRule="exact"/>
              <w:ind w:left="-135" w:right="-90"/>
              <w:rPr>
                <w:rFonts w:ascii="CordiaUPC" w:hAnsi="CordiaUPC" w:cs="CordiaUPC"/>
                <w:sz w:val="26"/>
                <w:szCs w:val="26"/>
              </w:rPr>
            </w:pPr>
          </w:p>
        </w:tc>
        <w:tc>
          <w:tcPr>
            <w:tcW w:w="915" w:type="dxa"/>
            <w:vAlign w:val="bottom"/>
          </w:tcPr>
          <w:p w14:paraId="354B7690" w14:textId="77777777" w:rsidR="007476D6" w:rsidRPr="00297A65" w:rsidRDefault="007476D6" w:rsidP="000406A0">
            <w:pPr>
              <w:tabs>
                <w:tab w:val="decimal" w:pos="642"/>
              </w:tabs>
              <w:spacing w:line="200" w:lineRule="exact"/>
              <w:ind w:left="-135" w:right="-90"/>
              <w:rPr>
                <w:rFonts w:ascii="CordiaUPC" w:hAnsi="CordiaUPC" w:cs="CordiaUPC"/>
                <w:sz w:val="26"/>
                <w:szCs w:val="26"/>
              </w:rPr>
            </w:pPr>
          </w:p>
        </w:tc>
        <w:tc>
          <w:tcPr>
            <w:tcW w:w="236" w:type="dxa"/>
          </w:tcPr>
          <w:p w14:paraId="2B10543F" w14:textId="77777777" w:rsidR="007476D6" w:rsidRPr="00297A65" w:rsidRDefault="007476D6" w:rsidP="000406A0">
            <w:pPr>
              <w:tabs>
                <w:tab w:val="decimal" w:pos="642"/>
              </w:tabs>
              <w:spacing w:line="200" w:lineRule="exact"/>
              <w:ind w:left="-135" w:right="-90"/>
              <w:rPr>
                <w:rFonts w:ascii="CordiaUPC" w:hAnsi="CordiaUPC" w:cs="CordiaUPC"/>
                <w:sz w:val="26"/>
                <w:szCs w:val="26"/>
              </w:rPr>
            </w:pPr>
          </w:p>
        </w:tc>
        <w:tc>
          <w:tcPr>
            <w:tcW w:w="831" w:type="dxa"/>
          </w:tcPr>
          <w:p w14:paraId="2C7CB7E0" w14:textId="77777777" w:rsidR="007476D6" w:rsidRPr="00297A65" w:rsidRDefault="007476D6" w:rsidP="000406A0">
            <w:pPr>
              <w:tabs>
                <w:tab w:val="decimal" w:pos="615"/>
                <w:tab w:val="decimal" w:pos="642"/>
              </w:tabs>
              <w:spacing w:line="200" w:lineRule="exact"/>
              <w:ind w:left="-135" w:right="-90"/>
              <w:rPr>
                <w:rFonts w:ascii="CordiaUPC" w:hAnsi="CordiaUPC" w:cs="CordiaUPC"/>
                <w:sz w:val="26"/>
                <w:szCs w:val="26"/>
              </w:rPr>
            </w:pPr>
          </w:p>
        </w:tc>
        <w:tc>
          <w:tcPr>
            <w:tcW w:w="240" w:type="dxa"/>
          </w:tcPr>
          <w:p w14:paraId="47A6CEB0" w14:textId="77777777" w:rsidR="007476D6" w:rsidRPr="00297A65" w:rsidRDefault="007476D6" w:rsidP="000406A0">
            <w:pPr>
              <w:tabs>
                <w:tab w:val="decimal" w:pos="710"/>
              </w:tabs>
              <w:spacing w:line="200" w:lineRule="exact"/>
              <w:ind w:left="-135" w:right="-90"/>
              <w:rPr>
                <w:rFonts w:ascii="CordiaUPC" w:hAnsi="CordiaUPC" w:cs="CordiaUPC"/>
                <w:sz w:val="26"/>
                <w:szCs w:val="26"/>
              </w:rPr>
            </w:pPr>
          </w:p>
        </w:tc>
        <w:tc>
          <w:tcPr>
            <w:tcW w:w="975" w:type="dxa"/>
          </w:tcPr>
          <w:p w14:paraId="65540642" w14:textId="77777777" w:rsidR="007476D6" w:rsidRPr="00297A65" w:rsidRDefault="007476D6" w:rsidP="000406A0">
            <w:pPr>
              <w:tabs>
                <w:tab w:val="decimal" w:pos="710"/>
              </w:tabs>
              <w:spacing w:line="200" w:lineRule="exact"/>
              <w:ind w:left="-135" w:right="-90"/>
              <w:rPr>
                <w:rFonts w:ascii="CordiaUPC" w:hAnsi="CordiaUPC" w:cs="CordiaUPC"/>
                <w:sz w:val="26"/>
                <w:szCs w:val="26"/>
              </w:rPr>
            </w:pPr>
          </w:p>
        </w:tc>
        <w:tc>
          <w:tcPr>
            <w:tcW w:w="238" w:type="dxa"/>
          </w:tcPr>
          <w:p w14:paraId="63810763" w14:textId="77777777" w:rsidR="007476D6" w:rsidRPr="00297A65" w:rsidRDefault="007476D6" w:rsidP="000406A0">
            <w:pPr>
              <w:tabs>
                <w:tab w:val="decimal" w:pos="695"/>
              </w:tabs>
              <w:spacing w:line="200" w:lineRule="exact"/>
              <w:ind w:left="-135" w:right="-90"/>
              <w:rPr>
                <w:rFonts w:ascii="CordiaUPC" w:hAnsi="CordiaUPC" w:cs="CordiaUPC"/>
                <w:sz w:val="26"/>
                <w:szCs w:val="26"/>
              </w:rPr>
            </w:pPr>
          </w:p>
        </w:tc>
        <w:tc>
          <w:tcPr>
            <w:tcW w:w="880" w:type="dxa"/>
            <w:vAlign w:val="bottom"/>
          </w:tcPr>
          <w:p w14:paraId="68055301" w14:textId="77777777" w:rsidR="007476D6" w:rsidRPr="00297A65" w:rsidRDefault="007476D6" w:rsidP="000406A0">
            <w:pPr>
              <w:tabs>
                <w:tab w:val="decimal" w:pos="695"/>
              </w:tabs>
              <w:spacing w:line="200" w:lineRule="exact"/>
              <w:ind w:left="-135" w:right="-90"/>
              <w:rPr>
                <w:rFonts w:ascii="CordiaUPC" w:hAnsi="CordiaUPC" w:cs="CordiaUPC"/>
                <w:sz w:val="26"/>
                <w:szCs w:val="26"/>
              </w:rPr>
            </w:pPr>
          </w:p>
        </w:tc>
        <w:tc>
          <w:tcPr>
            <w:tcW w:w="236" w:type="dxa"/>
          </w:tcPr>
          <w:p w14:paraId="2F4E38BD" w14:textId="77777777" w:rsidR="007476D6" w:rsidRPr="00297A65" w:rsidRDefault="007476D6" w:rsidP="000406A0">
            <w:pPr>
              <w:tabs>
                <w:tab w:val="decimal" w:pos="695"/>
              </w:tabs>
              <w:spacing w:line="200" w:lineRule="exact"/>
              <w:ind w:left="-135" w:right="-90"/>
              <w:rPr>
                <w:rFonts w:ascii="CordiaUPC" w:hAnsi="CordiaUPC" w:cs="CordiaUPC"/>
                <w:sz w:val="26"/>
                <w:szCs w:val="26"/>
              </w:rPr>
            </w:pPr>
          </w:p>
        </w:tc>
        <w:tc>
          <w:tcPr>
            <w:tcW w:w="879" w:type="dxa"/>
            <w:gridSpan w:val="2"/>
            <w:vAlign w:val="bottom"/>
          </w:tcPr>
          <w:p w14:paraId="66E3694C" w14:textId="77777777" w:rsidR="007476D6" w:rsidRPr="00297A65" w:rsidRDefault="007476D6" w:rsidP="000406A0">
            <w:pPr>
              <w:tabs>
                <w:tab w:val="decimal" w:pos="695"/>
              </w:tabs>
              <w:spacing w:line="200" w:lineRule="exact"/>
              <w:ind w:left="-135" w:right="-90"/>
              <w:rPr>
                <w:rFonts w:ascii="CordiaUPC" w:hAnsi="CordiaUPC" w:cs="CordiaUPC"/>
                <w:sz w:val="26"/>
                <w:szCs w:val="26"/>
              </w:rPr>
            </w:pPr>
          </w:p>
        </w:tc>
      </w:tr>
      <w:tr w:rsidR="007476D6" w:rsidRPr="00297A65" w14:paraId="4416C13C" w14:textId="77777777" w:rsidTr="000406A0">
        <w:trPr>
          <w:cantSplit/>
        </w:trPr>
        <w:tc>
          <w:tcPr>
            <w:tcW w:w="2782" w:type="dxa"/>
          </w:tcPr>
          <w:p w14:paraId="14F1EF11"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Deposits </w:t>
            </w:r>
          </w:p>
        </w:tc>
        <w:tc>
          <w:tcPr>
            <w:tcW w:w="995" w:type="dxa"/>
          </w:tcPr>
          <w:p w14:paraId="206D1880"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753,225</w:t>
            </w:r>
          </w:p>
        </w:tc>
        <w:tc>
          <w:tcPr>
            <w:tcW w:w="243" w:type="dxa"/>
          </w:tcPr>
          <w:p w14:paraId="14519841"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194AC078"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31,011</w:t>
            </w:r>
          </w:p>
        </w:tc>
        <w:tc>
          <w:tcPr>
            <w:tcW w:w="236" w:type="dxa"/>
          </w:tcPr>
          <w:p w14:paraId="63C680AD"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514358D2"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2,724</w:t>
            </w:r>
          </w:p>
        </w:tc>
        <w:tc>
          <w:tcPr>
            <w:tcW w:w="240" w:type="dxa"/>
          </w:tcPr>
          <w:p w14:paraId="1FB34051"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3AB7169A"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CEAEE1C"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7BBD6BAE"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28,718</w:t>
            </w:r>
          </w:p>
        </w:tc>
        <w:tc>
          <w:tcPr>
            <w:tcW w:w="236" w:type="dxa"/>
          </w:tcPr>
          <w:p w14:paraId="2CD8E54D"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17E194D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815,678</w:t>
            </w:r>
          </w:p>
        </w:tc>
      </w:tr>
      <w:tr w:rsidR="007476D6" w:rsidRPr="00297A65" w14:paraId="48F7CDFC" w14:textId="77777777" w:rsidTr="000406A0">
        <w:trPr>
          <w:cantSplit/>
        </w:trPr>
        <w:tc>
          <w:tcPr>
            <w:tcW w:w="2782" w:type="dxa"/>
          </w:tcPr>
          <w:p w14:paraId="37FFF430" w14:textId="77777777" w:rsidR="007476D6" w:rsidRPr="00297A65" w:rsidRDefault="007476D6" w:rsidP="000406A0">
            <w:pPr>
              <w:tabs>
                <w:tab w:val="left" w:pos="266"/>
              </w:tabs>
              <w:spacing w:line="200" w:lineRule="exact"/>
              <w:ind w:left="-18" w:right="9"/>
              <w:rPr>
                <w:rFonts w:ascii="CordiaUPC" w:hAnsi="CordiaUPC" w:cs="CordiaUPC"/>
                <w:spacing w:val="-6"/>
                <w:sz w:val="26"/>
                <w:szCs w:val="26"/>
                <w:lang w:val="en-US"/>
              </w:rPr>
            </w:pPr>
            <w:r w:rsidRPr="00297A65">
              <w:rPr>
                <w:rFonts w:ascii="CordiaUPC" w:hAnsi="CordiaUPC" w:cs="CordiaUPC" w:hint="cs"/>
                <w:spacing w:val="-6"/>
                <w:sz w:val="26"/>
                <w:szCs w:val="26"/>
                <w:lang w:val="en-US"/>
              </w:rPr>
              <w:t>Interbank and money market items</w:t>
            </w:r>
          </w:p>
        </w:tc>
        <w:tc>
          <w:tcPr>
            <w:tcW w:w="995" w:type="dxa"/>
          </w:tcPr>
          <w:p w14:paraId="7147A3A9"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42,140</w:t>
            </w:r>
          </w:p>
        </w:tc>
        <w:tc>
          <w:tcPr>
            <w:tcW w:w="243" w:type="dxa"/>
          </w:tcPr>
          <w:p w14:paraId="645E7C8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17DB79A5"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795</w:t>
            </w:r>
          </w:p>
        </w:tc>
        <w:tc>
          <w:tcPr>
            <w:tcW w:w="236" w:type="dxa"/>
          </w:tcPr>
          <w:p w14:paraId="59D6706D"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12A3FC5D"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5,207</w:t>
            </w:r>
          </w:p>
        </w:tc>
        <w:tc>
          <w:tcPr>
            <w:tcW w:w="240" w:type="dxa"/>
          </w:tcPr>
          <w:p w14:paraId="38152B71"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1F30559C"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1C51070F"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6B888591"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3,007</w:t>
            </w:r>
          </w:p>
        </w:tc>
        <w:tc>
          <w:tcPr>
            <w:tcW w:w="236" w:type="dxa"/>
          </w:tcPr>
          <w:p w14:paraId="6F78F193"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0DD895CF"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51,149</w:t>
            </w:r>
          </w:p>
        </w:tc>
      </w:tr>
      <w:tr w:rsidR="007476D6" w:rsidRPr="00297A65" w14:paraId="56F832C0" w14:textId="77777777" w:rsidTr="000406A0">
        <w:trPr>
          <w:cantSplit/>
        </w:trPr>
        <w:tc>
          <w:tcPr>
            <w:tcW w:w="2782" w:type="dxa"/>
          </w:tcPr>
          <w:p w14:paraId="65A627B1"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color w:val="000000"/>
                <w:sz w:val="26"/>
                <w:szCs w:val="26"/>
                <w:lang w:val="en-US"/>
              </w:rPr>
              <w:t>Liabilities payable</w:t>
            </w:r>
            <w:r w:rsidRPr="00297A65" w:rsidDel="00E37C0F">
              <w:rPr>
                <w:rFonts w:ascii="CordiaUPC" w:hAnsi="CordiaUPC" w:cs="CordiaUPC" w:hint="cs"/>
                <w:sz w:val="26"/>
                <w:szCs w:val="26"/>
                <w:lang w:val="en-US"/>
              </w:rPr>
              <w:t xml:space="preserve"> </w:t>
            </w:r>
            <w:r w:rsidRPr="00297A65">
              <w:rPr>
                <w:rFonts w:ascii="CordiaUPC" w:hAnsi="CordiaUPC" w:cs="CordiaUPC" w:hint="cs"/>
                <w:color w:val="000000"/>
                <w:sz w:val="26"/>
                <w:szCs w:val="26"/>
                <w:lang w:val="en-US"/>
              </w:rPr>
              <w:t>on demand</w:t>
            </w:r>
            <w:r w:rsidRPr="00297A65" w:rsidDel="00E37C0F">
              <w:rPr>
                <w:rFonts w:ascii="CordiaUPC" w:hAnsi="CordiaUPC" w:cs="CordiaUPC" w:hint="cs"/>
                <w:sz w:val="26"/>
                <w:szCs w:val="26"/>
                <w:lang w:val="en-US"/>
              </w:rPr>
              <w:t xml:space="preserve"> </w:t>
            </w:r>
          </w:p>
        </w:tc>
        <w:tc>
          <w:tcPr>
            <w:tcW w:w="995" w:type="dxa"/>
          </w:tcPr>
          <w:p w14:paraId="324DA7C3"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3" w:type="dxa"/>
          </w:tcPr>
          <w:p w14:paraId="6829C458"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255E626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tcPr>
          <w:p w14:paraId="30F0C0C3"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1F1FC20C"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20640B98"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391D99C4"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3FA0BBFC"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14588CD7"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2,898</w:t>
            </w:r>
          </w:p>
        </w:tc>
        <w:tc>
          <w:tcPr>
            <w:tcW w:w="236" w:type="dxa"/>
          </w:tcPr>
          <w:p w14:paraId="241FC2DD"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718358F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2,898</w:t>
            </w:r>
          </w:p>
        </w:tc>
      </w:tr>
      <w:tr w:rsidR="007476D6" w:rsidRPr="00297A65" w14:paraId="5A721D0F" w14:textId="77777777" w:rsidTr="000406A0">
        <w:trPr>
          <w:cantSplit/>
        </w:trPr>
        <w:tc>
          <w:tcPr>
            <w:tcW w:w="2782" w:type="dxa"/>
          </w:tcPr>
          <w:p w14:paraId="0ABFCCE4"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Financial liabilities designated at</w:t>
            </w:r>
          </w:p>
          <w:p w14:paraId="7B23F1D5"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 xml:space="preserve">   fair value through profit or loss</w:t>
            </w:r>
          </w:p>
        </w:tc>
        <w:tc>
          <w:tcPr>
            <w:tcW w:w="995" w:type="dxa"/>
            <w:vAlign w:val="bottom"/>
          </w:tcPr>
          <w:p w14:paraId="2D0182A0"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432</w:t>
            </w:r>
          </w:p>
        </w:tc>
        <w:tc>
          <w:tcPr>
            <w:tcW w:w="243" w:type="dxa"/>
            <w:vAlign w:val="bottom"/>
          </w:tcPr>
          <w:p w14:paraId="2DFCEC8C"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vAlign w:val="bottom"/>
          </w:tcPr>
          <w:p w14:paraId="5B0B8815"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6470639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vAlign w:val="bottom"/>
          </w:tcPr>
          <w:p w14:paraId="46A8BEFE"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vAlign w:val="bottom"/>
          </w:tcPr>
          <w:p w14:paraId="52B3DFC7"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vAlign w:val="bottom"/>
          </w:tcPr>
          <w:p w14:paraId="599CB66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6C0E507A"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vAlign w:val="bottom"/>
          </w:tcPr>
          <w:p w14:paraId="7C3247F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6" w:type="dxa"/>
            <w:vAlign w:val="bottom"/>
          </w:tcPr>
          <w:p w14:paraId="2FFF9B15"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vAlign w:val="bottom"/>
          </w:tcPr>
          <w:p w14:paraId="7BED521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432</w:t>
            </w:r>
          </w:p>
        </w:tc>
      </w:tr>
      <w:tr w:rsidR="007476D6" w:rsidRPr="00297A65" w14:paraId="47E74086" w14:textId="77777777" w:rsidTr="000406A0">
        <w:trPr>
          <w:cantSplit/>
        </w:trPr>
        <w:tc>
          <w:tcPr>
            <w:tcW w:w="2782" w:type="dxa"/>
            <w:vAlign w:val="bottom"/>
          </w:tcPr>
          <w:p w14:paraId="66D19BFE"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sz w:val="26"/>
                <w:szCs w:val="26"/>
                <w:lang w:val="en-US"/>
              </w:rPr>
              <w:t>Debts issued and borrowings</w:t>
            </w:r>
          </w:p>
        </w:tc>
        <w:tc>
          <w:tcPr>
            <w:tcW w:w="995" w:type="dxa"/>
          </w:tcPr>
          <w:p w14:paraId="125A4D6C" w14:textId="77777777" w:rsidR="007476D6" w:rsidRPr="00297A65" w:rsidRDefault="007476D6" w:rsidP="000406A0">
            <w:pPr>
              <w:tabs>
                <w:tab w:val="decimal" w:pos="779"/>
              </w:tabs>
              <w:spacing w:line="200" w:lineRule="exact"/>
              <w:ind w:left="-135" w:right="-108"/>
              <w:rPr>
                <w:rFonts w:ascii="CordiaUPC" w:hAnsi="CordiaUPC" w:cs="CordiaUPC"/>
                <w:sz w:val="26"/>
                <w:szCs w:val="26"/>
              </w:rPr>
            </w:pPr>
            <w:r>
              <w:rPr>
                <w:rFonts w:ascii="CordiaUPC" w:hAnsi="CordiaUPC" w:cs="CordiaUPC"/>
                <w:sz w:val="26"/>
                <w:szCs w:val="26"/>
              </w:rPr>
              <w:t>15,493</w:t>
            </w:r>
          </w:p>
        </w:tc>
        <w:tc>
          <w:tcPr>
            <w:tcW w:w="243" w:type="dxa"/>
          </w:tcPr>
          <w:p w14:paraId="2D58DC29"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15" w:type="dxa"/>
          </w:tcPr>
          <w:p w14:paraId="4502E603"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17,553</w:t>
            </w:r>
          </w:p>
        </w:tc>
        <w:tc>
          <w:tcPr>
            <w:tcW w:w="236" w:type="dxa"/>
          </w:tcPr>
          <w:p w14:paraId="1B3EE81E"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31" w:type="dxa"/>
          </w:tcPr>
          <w:p w14:paraId="575B975F"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55,804</w:t>
            </w:r>
          </w:p>
        </w:tc>
        <w:tc>
          <w:tcPr>
            <w:tcW w:w="240" w:type="dxa"/>
          </w:tcPr>
          <w:p w14:paraId="6FCAF47F"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975" w:type="dxa"/>
          </w:tcPr>
          <w:p w14:paraId="581295EF"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w:t>
            </w:r>
          </w:p>
        </w:tc>
        <w:tc>
          <w:tcPr>
            <w:tcW w:w="238" w:type="dxa"/>
          </w:tcPr>
          <w:p w14:paraId="5C0EDDF2"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80" w:type="dxa"/>
          </w:tcPr>
          <w:p w14:paraId="41656AE0"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110</w:t>
            </w:r>
          </w:p>
        </w:tc>
        <w:tc>
          <w:tcPr>
            <w:tcW w:w="236" w:type="dxa"/>
          </w:tcPr>
          <w:p w14:paraId="6AC1E4AB"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p>
        </w:tc>
        <w:tc>
          <w:tcPr>
            <w:tcW w:w="879" w:type="dxa"/>
            <w:gridSpan w:val="2"/>
          </w:tcPr>
          <w:p w14:paraId="2B6E7766" w14:textId="77777777" w:rsidR="007476D6" w:rsidRPr="00297A65" w:rsidRDefault="007476D6" w:rsidP="000406A0">
            <w:pPr>
              <w:tabs>
                <w:tab w:val="decimal" w:pos="700"/>
              </w:tabs>
              <w:spacing w:line="200" w:lineRule="exact"/>
              <w:ind w:left="-135" w:right="-108"/>
              <w:rPr>
                <w:rFonts w:ascii="CordiaUPC" w:hAnsi="CordiaUPC" w:cs="CordiaUPC"/>
                <w:sz w:val="26"/>
                <w:szCs w:val="26"/>
              </w:rPr>
            </w:pPr>
            <w:r>
              <w:rPr>
                <w:rFonts w:ascii="CordiaUPC" w:hAnsi="CordiaUPC" w:cs="CordiaUPC"/>
                <w:sz w:val="26"/>
                <w:szCs w:val="26"/>
              </w:rPr>
              <w:t>88,960</w:t>
            </w:r>
          </w:p>
        </w:tc>
      </w:tr>
      <w:tr w:rsidR="007476D6" w:rsidRPr="00297A65" w14:paraId="6F978E50" w14:textId="77777777" w:rsidTr="000406A0">
        <w:trPr>
          <w:cantSplit/>
        </w:trPr>
        <w:tc>
          <w:tcPr>
            <w:tcW w:w="2782" w:type="dxa"/>
            <w:vAlign w:val="bottom"/>
          </w:tcPr>
          <w:p w14:paraId="0DA31E90" w14:textId="77777777" w:rsidR="007476D6" w:rsidRPr="00297A65" w:rsidRDefault="007476D6" w:rsidP="000406A0">
            <w:pPr>
              <w:tabs>
                <w:tab w:val="left" w:pos="356"/>
              </w:tabs>
              <w:spacing w:line="200" w:lineRule="exact"/>
              <w:ind w:right="9"/>
              <w:rPr>
                <w:rFonts w:ascii="CordiaUPC" w:hAnsi="CordiaUPC" w:cs="CordiaUPC"/>
                <w:color w:val="000000"/>
                <w:sz w:val="26"/>
                <w:szCs w:val="26"/>
                <w:lang w:val="en-US"/>
              </w:rPr>
            </w:pPr>
            <w:r w:rsidRPr="00297A65">
              <w:rPr>
                <w:rFonts w:ascii="CordiaUPC" w:hAnsi="CordiaUPC" w:cs="CordiaUPC" w:hint="cs"/>
                <w:sz w:val="26"/>
                <w:szCs w:val="26"/>
                <w:lang w:val="en-US"/>
              </w:rPr>
              <w:t>Other financial liabilities</w:t>
            </w:r>
          </w:p>
        </w:tc>
        <w:tc>
          <w:tcPr>
            <w:tcW w:w="995" w:type="dxa"/>
            <w:tcBorders>
              <w:bottom w:val="single" w:sz="4" w:space="0" w:color="auto"/>
            </w:tcBorders>
          </w:tcPr>
          <w:p w14:paraId="45D83189" w14:textId="77777777" w:rsidR="007476D6" w:rsidRPr="00297A65" w:rsidRDefault="007476D6" w:rsidP="000406A0">
            <w:pPr>
              <w:tabs>
                <w:tab w:val="decimal" w:pos="779"/>
              </w:tabs>
              <w:spacing w:line="200" w:lineRule="exact"/>
              <w:ind w:left="-130" w:right="-86"/>
              <w:rPr>
                <w:rFonts w:ascii="CordiaUPC" w:hAnsi="CordiaUPC" w:cs="CordiaUPC"/>
                <w:sz w:val="26"/>
                <w:szCs w:val="26"/>
                <w:lang w:val="en-US"/>
              </w:rPr>
            </w:pPr>
            <w:r>
              <w:rPr>
                <w:rFonts w:ascii="CordiaUPC" w:hAnsi="CordiaUPC" w:cs="CordiaUPC"/>
                <w:sz w:val="26"/>
                <w:szCs w:val="26"/>
                <w:lang w:val="en-US"/>
              </w:rPr>
              <w:t>3,217</w:t>
            </w:r>
          </w:p>
        </w:tc>
        <w:tc>
          <w:tcPr>
            <w:tcW w:w="243" w:type="dxa"/>
          </w:tcPr>
          <w:p w14:paraId="11F12997"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915" w:type="dxa"/>
            <w:tcBorders>
              <w:bottom w:val="single" w:sz="4" w:space="0" w:color="auto"/>
            </w:tcBorders>
          </w:tcPr>
          <w:p w14:paraId="6BD55102"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6" w:type="dxa"/>
          </w:tcPr>
          <w:p w14:paraId="71919AAE"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831" w:type="dxa"/>
            <w:tcBorders>
              <w:bottom w:val="single" w:sz="4" w:space="0" w:color="auto"/>
            </w:tcBorders>
          </w:tcPr>
          <w:p w14:paraId="79E80735"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r>
              <w:rPr>
                <w:rFonts w:ascii="CordiaUPC" w:hAnsi="CordiaUPC" w:cs="CordiaUPC"/>
                <w:sz w:val="26"/>
                <w:szCs w:val="26"/>
              </w:rPr>
              <w:t>-</w:t>
            </w:r>
          </w:p>
        </w:tc>
        <w:tc>
          <w:tcPr>
            <w:tcW w:w="240" w:type="dxa"/>
          </w:tcPr>
          <w:p w14:paraId="55698226"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975" w:type="dxa"/>
            <w:tcBorders>
              <w:bottom w:val="single" w:sz="4" w:space="0" w:color="auto"/>
            </w:tcBorders>
          </w:tcPr>
          <w:p w14:paraId="4BB2DC6C"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w:t>
            </w:r>
          </w:p>
        </w:tc>
        <w:tc>
          <w:tcPr>
            <w:tcW w:w="238" w:type="dxa"/>
          </w:tcPr>
          <w:p w14:paraId="27BEF54D"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880" w:type="dxa"/>
            <w:tcBorders>
              <w:bottom w:val="single" w:sz="4" w:space="0" w:color="auto"/>
            </w:tcBorders>
          </w:tcPr>
          <w:p w14:paraId="63D54B2F"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8,153</w:t>
            </w:r>
          </w:p>
        </w:tc>
        <w:tc>
          <w:tcPr>
            <w:tcW w:w="236" w:type="dxa"/>
          </w:tcPr>
          <w:p w14:paraId="08B23D78"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p>
        </w:tc>
        <w:tc>
          <w:tcPr>
            <w:tcW w:w="879" w:type="dxa"/>
            <w:gridSpan w:val="2"/>
            <w:tcBorders>
              <w:bottom w:val="single" w:sz="4" w:space="0" w:color="auto"/>
            </w:tcBorders>
          </w:tcPr>
          <w:p w14:paraId="38ECCD95" w14:textId="77777777" w:rsidR="007476D6" w:rsidRPr="00297A65" w:rsidRDefault="007476D6" w:rsidP="000406A0">
            <w:pPr>
              <w:tabs>
                <w:tab w:val="decimal" w:pos="700"/>
              </w:tabs>
              <w:spacing w:line="200" w:lineRule="exact"/>
              <w:ind w:left="-130" w:right="-86"/>
              <w:rPr>
                <w:rFonts w:ascii="CordiaUPC" w:hAnsi="CordiaUPC" w:cs="CordiaUPC"/>
                <w:sz w:val="26"/>
                <w:szCs w:val="26"/>
                <w:lang w:val="en-US"/>
              </w:rPr>
            </w:pPr>
            <w:r>
              <w:rPr>
                <w:rFonts w:ascii="CordiaUPC" w:hAnsi="CordiaUPC" w:cs="CordiaUPC"/>
                <w:sz w:val="26"/>
                <w:szCs w:val="26"/>
                <w:lang w:val="en-US"/>
              </w:rPr>
              <w:t>11,370</w:t>
            </w:r>
          </w:p>
        </w:tc>
      </w:tr>
      <w:tr w:rsidR="007476D6" w:rsidRPr="00297A65" w14:paraId="2338F321" w14:textId="77777777" w:rsidTr="000406A0">
        <w:trPr>
          <w:cantSplit/>
        </w:trPr>
        <w:tc>
          <w:tcPr>
            <w:tcW w:w="2782" w:type="dxa"/>
          </w:tcPr>
          <w:p w14:paraId="243B9451" w14:textId="77777777" w:rsidR="007476D6" w:rsidRPr="00297A65" w:rsidRDefault="007476D6" w:rsidP="000406A0">
            <w:pPr>
              <w:tabs>
                <w:tab w:val="left" w:pos="266"/>
              </w:tabs>
              <w:spacing w:line="200" w:lineRule="exact"/>
              <w:ind w:left="-18" w:right="9"/>
              <w:rPr>
                <w:rFonts w:ascii="CordiaUPC" w:hAnsi="CordiaUPC" w:cs="CordiaUPC"/>
                <w:sz w:val="26"/>
                <w:szCs w:val="26"/>
                <w:lang w:val="en-US"/>
              </w:rPr>
            </w:pPr>
            <w:r w:rsidRPr="00297A65">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1CB5A7A4" w14:textId="77777777" w:rsidR="007476D6" w:rsidRPr="00297A65" w:rsidRDefault="007476D6" w:rsidP="000406A0">
            <w:pPr>
              <w:tabs>
                <w:tab w:val="decimal" w:pos="779"/>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814,507</w:t>
            </w:r>
          </w:p>
        </w:tc>
        <w:tc>
          <w:tcPr>
            <w:tcW w:w="243" w:type="dxa"/>
          </w:tcPr>
          <w:p w14:paraId="7FED0B9A"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43E308A8"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49,359</w:t>
            </w:r>
          </w:p>
        </w:tc>
        <w:tc>
          <w:tcPr>
            <w:tcW w:w="236" w:type="dxa"/>
          </w:tcPr>
          <w:p w14:paraId="77CFFCA7"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011C9AE4" w14:textId="77777777" w:rsidR="007476D6" w:rsidRPr="00297A65" w:rsidRDefault="007476D6" w:rsidP="000406A0">
            <w:pPr>
              <w:tabs>
                <w:tab w:val="decimal" w:pos="615"/>
              </w:tabs>
              <w:spacing w:line="200" w:lineRule="exact"/>
              <w:ind w:left="-135" w:right="-108"/>
              <w:rPr>
                <w:rFonts w:ascii="CordiaUPC" w:hAnsi="CordiaUPC" w:cs="CordiaUPC"/>
                <w:b/>
                <w:bCs/>
                <w:sz w:val="26"/>
                <w:szCs w:val="26"/>
              </w:rPr>
            </w:pPr>
            <w:r>
              <w:rPr>
                <w:rFonts w:ascii="CordiaUPC" w:hAnsi="CordiaUPC" w:cs="CordiaUPC"/>
                <w:b/>
                <w:bCs/>
                <w:sz w:val="26"/>
                <w:szCs w:val="26"/>
              </w:rPr>
              <w:t>63,735</w:t>
            </w:r>
          </w:p>
        </w:tc>
        <w:tc>
          <w:tcPr>
            <w:tcW w:w="240" w:type="dxa"/>
          </w:tcPr>
          <w:p w14:paraId="416ED8FF" w14:textId="77777777" w:rsidR="007476D6" w:rsidRPr="00297A65" w:rsidRDefault="007476D6" w:rsidP="000406A0">
            <w:pPr>
              <w:tabs>
                <w:tab w:val="decimal" w:pos="615"/>
              </w:tabs>
              <w:spacing w:line="20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54878302"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w:t>
            </w:r>
          </w:p>
        </w:tc>
        <w:tc>
          <w:tcPr>
            <w:tcW w:w="238" w:type="dxa"/>
          </w:tcPr>
          <w:p w14:paraId="6DB9B6E5"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08AA60DD"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42,886</w:t>
            </w:r>
          </w:p>
        </w:tc>
        <w:tc>
          <w:tcPr>
            <w:tcW w:w="236" w:type="dxa"/>
          </w:tcPr>
          <w:p w14:paraId="0B52A088"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7BE53541" w14:textId="77777777" w:rsidR="007476D6" w:rsidRPr="00297A65" w:rsidRDefault="007476D6" w:rsidP="000406A0">
            <w:pPr>
              <w:tabs>
                <w:tab w:val="decimal" w:pos="700"/>
              </w:tabs>
              <w:spacing w:line="200" w:lineRule="exact"/>
              <w:ind w:left="-130" w:right="-86"/>
              <w:rPr>
                <w:rFonts w:ascii="CordiaUPC" w:hAnsi="CordiaUPC" w:cs="CordiaUPC"/>
                <w:b/>
                <w:bCs/>
                <w:sz w:val="26"/>
                <w:szCs w:val="26"/>
                <w:lang w:val="en-US"/>
              </w:rPr>
            </w:pPr>
            <w:r>
              <w:rPr>
                <w:rFonts w:ascii="CordiaUPC" w:hAnsi="CordiaUPC" w:cs="CordiaUPC"/>
                <w:b/>
                <w:bCs/>
                <w:sz w:val="26"/>
                <w:szCs w:val="26"/>
                <w:lang w:val="en-US"/>
              </w:rPr>
              <w:t>970,487</w:t>
            </w:r>
          </w:p>
        </w:tc>
      </w:tr>
    </w:tbl>
    <w:p w14:paraId="5AD3FDD9" w14:textId="77777777" w:rsidR="007476D6" w:rsidRPr="00BF6861" w:rsidRDefault="007476D6" w:rsidP="007476D6">
      <w:pPr>
        <w:autoSpaceDE w:val="0"/>
        <w:autoSpaceDN w:val="0"/>
        <w:adjustRightInd w:val="0"/>
        <w:spacing w:line="240" w:lineRule="exact"/>
        <w:ind w:left="1080" w:hanging="540"/>
        <w:jc w:val="thaiDistribute"/>
        <w:rPr>
          <w:rFonts w:ascii="CordiaUPC" w:hAnsi="CordiaUPC" w:cs="CordiaUPC"/>
          <w:b/>
          <w:bCs/>
          <w:i/>
          <w:iCs/>
          <w:strike/>
          <w:color w:val="000000"/>
          <w:sz w:val="26"/>
          <w:szCs w:val="26"/>
          <w:lang w:val="en-US" w:bidi="th-TH"/>
        </w:rPr>
      </w:pPr>
    </w:p>
    <w:p w14:paraId="6B2367E4" w14:textId="77777777" w:rsidR="00EB2EB0" w:rsidRDefault="00EB2EB0" w:rsidP="007476D6">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p>
    <w:p w14:paraId="11BE44E7" w14:textId="63CA837E" w:rsidR="007476D6" w:rsidRPr="00297A65" w:rsidRDefault="007476D6" w:rsidP="007476D6">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5</w:t>
      </w:r>
      <w:r w:rsidRPr="00297A65">
        <w:rPr>
          <w:rFonts w:ascii="CordiaUPC" w:hAnsi="CordiaUPC" w:cs="CordiaUPC" w:hint="cs"/>
          <w:i/>
          <w:iCs/>
          <w:color w:val="000000"/>
          <w:sz w:val="26"/>
          <w:szCs w:val="26"/>
          <w:lang w:val="en-US" w:bidi="th-TH"/>
        </w:rPr>
        <w:t>.2.2</w:t>
      </w:r>
      <w:r w:rsidRPr="00297A65">
        <w:rPr>
          <w:rFonts w:ascii="CordiaUPC" w:hAnsi="CordiaUPC" w:cs="CordiaUPC" w:hint="cs"/>
          <w:i/>
          <w:iCs/>
          <w:color w:val="000000"/>
          <w:sz w:val="26"/>
          <w:szCs w:val="26"/>
          <w:lang w:val="en-US" w:bidi="th-TH"/>
        </w:rPr>
        <w:tab/>
        <w:t>Foreign exchange risk</w:t>
      </w:r>
    </w:p>
    <w:p w14:paraId="4B6607F1" w14:textId="77777777" w:rsidR="007476D6" w:rsidRPr="00297A65" w:rsidRDefault="007476D6" w:rsidP="007476D6">
      <w:pPr>
        <w:autoSpaceDE w:val="0"/>
        <w:autoSpaceDN w:val="0"/>
        <w:adjustRightInd w:val="0"/>
        <w:spacing w:line="240" w:lineRule="exact"/>
        <w:ind w:left="540" w:hanging="540"/>
        <w:contextualSpacing/>
        <w:jc w:val="thaiDistribute"/>
        <w:rPr>
          <w:rFonts w:ascii="CordiaUPC" w:hAnsi="CordiaUPC" w:cs="CordiaUPC"/>
          <w:color w:val="000000"/>
          <w:sz w:val="26"/>
          <w:szCs w:val="26"/>
          <w:lang w:val="en-US" w:bidi="th-TH"/>
        </w:rPr>
      </w:pPr>
    </w:p>
    <w:p w14:paraId="244B80F8" w14:textId="77777777" w:rsidR="007476D6" w:rsidRPr="00297A65" w:rsidRDefault="007476D6" w:rsidP="007476D6">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Foreign exchange risk is the risk that the value of the financial instruments will be affected by changes in foreign exchange rates.</w:t>
      </w:r>
    </w:p>
    <w:p w14:paraId="7F9F6A74" w14:textId="77777777" w:rsidR="007476D6" w:rsidRPr="00297A65" w:rsidRDefault="007476D6" w:rsidP="007476D6">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21C3E578" w14:textId="77777777" w:rsidR="007476D6" w:rsidRPr="00297A65" w:rsidRDefault="007476D6" w:rsidP="007476D6">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 xml:space="preserve">In addition to the financial assets and liabilities denominated in foreign currencies already disclosed in the relevant notes to the financial statements, as at </w:t>
      </w: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and 31 December 2020</w:t>
      </w:r>
      <w:r w:rsidRPr="00297A65">
        <w:rPr>
          <w:rFonts w:ascii="CordiaUPC" w:hAnsi="CordiaUPC" w:cs="CordiaUPC" w:hint="cs"/>
          <w:color w:val="000000"/>
          <w:sz w:val="26"/>
          <w:szCs w:val="26"/>
          <w:lang w:val="en-US" w:bidi="th-TH"/>
        </w:rPr>
        <w:t xml:space="preserve">, the Bank and its subsidiaries’ net foreign currency positions </w:t>
      </w:r>
      <w:proofErr w:type="spellStart"/>
      <w:r w:rsidRPr="00297A65">
        <w:rPr>
          <w:rFonts w:ascii="CordiaUPC" w:hAnsi="CordiaUPC" w:cs="CordiaUPC" w:hint="cs"/>
          <w:color w:val="000000"/>
          <w:sz w:val="26"/>
          <w:szCs w:val="26"/>
          <w:lang w:val="en-US" w:bidi="th-TH"/>
        </w:rPr>
        <w:t>categorised</w:t>
      </w:r>
      <w:proofErr w:type="spellEnd"/>
      <w:r w:rsidRPr="00297A65">
        <w:rPr>
          <w:rFonts w:ascii="CordiaUPC" w:hAnsi="CordiaUPC" w:cs="CordiaUPC" w:hint="cs"/>
          <w:color w:val="000000"/>
          <w:sz w:val="26"/>
          <w:szCs w:val="26"/>
          <w:lang w:val="en-US" w:bidi="th-TH"/>
        </w:rPr>
        <w:t xml:space="preserve"> by major foreign currencies were as follows:</w:t>
      </w:r>
    </w:p>
    <w:p w14:paraId="7346F3D9" w14:textId="77777777" w:rsidR="007476D6" w:rsidRPr="00297A65" w:rsidRDefault="007476D6" w:rsidP="007476D6">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7476D6" w:rsidRPr="00297A65" w14:paraId="632C2139" w14:textId="77777777" w:rsidTr="000406A0">
        <w:trPr>
          <w:trHeight w:val="137"/>
        </w:trPr>
        <w:tc>
          <w:tcPr>
            <w:tcW w:w="2790" w:type="dxa"/>
            <w:tcBorders>
              <w:top w:val="nil"/>
              <w:bottom w:val="nil"/>
            </w:tcBorders>
          </w:tcPr>
          <w:p w14:paraId="0405C213"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r w:rsidRPr="00297A65">
              <w:rPr>
                <w:rFonts w:ascii="CordiaUPC" w:hAnsi="CordiaUPC" w:cs="CordiaUPC" w:hint="cs"/>
                <w:sz w:val="26"/>
                <w:szCs w:val="26"/>
              </w:rPr>
              <w:br w:type="page"/>
            </w:r>
          </w:p>
        </w:tc>
        <w:tc>
          <w:tcPr>
            <w:tcW w:w="6686" w:type="dxa"/>
            <w:gridSpan w:val="11"/>
            <w:tcBorders>
              <w:top w:val="nil"/>
              <w:bottom w:val="nil"/>
            </w:tcBorders>
          </w:tcPr>
          <w:p w14:paraId="6BF2F84A" w14:textId="77777777" w:rsidR="007476D6" w:rsidRPr="00297A65" w:rsidRDefault="007476D6" w:rsidP="000406A0">
            <w:pPr>
              <w:spacing w:line="220" w:lineRule="exact"/>
              <w:ind w:left="-108" w:right="66"/>
              <w:jc w:val="center"/>
              <w:rPr>
                <w:rFonts w:ascii="CordiaUPC" w:hAnsi="CordiaUPC" w:cs="CordiaUPC"/>
                <w:i/>
                <w:iCs/>
                <w:color w:val="000000"/>
                <w:sz w:val="26"/>
                <w:szCs w:val="26"/>
                <w:lang w:val="en-US"/>
              </w:rPr>
            </w:pPr>
            <w:r w:rsidRPr="00297A65">
              <w:rPr>
                <w:rFonts w:ascii="CordiaUPC" w:hAnsi="CordiaUPC" w:cs="CordiaUPC" w:hint="cs"/>
                <w:b/>
                <w:bCs/>
                <w:color w:val="000000"/>
                <w:sz w:val="26"/>
                <w:szCs w:val="26"/>
                <w:lang w:val="en-US"/>
              </w:rPr>
              <w:t>Consolidated</w:t>
            </w:r>
          </w:p>
        </w:tc>
      </w:tr>
      <w:tr w:rsidR="007476D6" w:rsidRPr="00297A65" w14:paraId="7227096A" w14:textId="77777777" w:rsidTr="000406A0">
        <w:trPr>
          <w:trHeight w:val="137"/>
        </w:trPr>
        <w:tc>
          <w:tcPr>
            <w:tcW w:w="2790" w:type="dxa"/>
            <w:tcBorders>
              <w:top w:val="nil"/>
            </w:tcBorders>
          </w:tcPr>
          <w:p w14:paraId="2F0368BE"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3263" w:type="dxa"/>
            <w:gridSpan w:val="5"/>
            <w:tcBorders>
              <w:top w:val="nil"/>
            </w:tcBorders>
          </w:tcPr>
          <w:p w14:paraId="30D5FD1E"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c>
          <w:tcPr>
            <w:tcW w:w="248" w:type="dxa"/>
            <w:tcBorders>
              <w:top w:val="nil"/>
            </w:tcBorders>
          </w:tcPr>
          <w:p w14:paraId="1C5C354D"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187596CE"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887104">
              <w:rPr>
                <w:rFonts w:ascii="CordiaUPC" w:hAnsi="CordiaUPC" w:cs="CordiaUPC" w:hint="cs"/>
                <w:color w:val="000000"/>
                <w:sz w:val="26"/>
                <w:szCs w:val="26"/>
                <w:lang w:val="en-US" w:bidi="th-TH"/>
              </w:rPr>
              <w:t>31 December 2020</w:t>
            </w:r>
          </w:p>
        </w:tc>
      </w:tr>
      <w:tr w:rsidR="007476D6" w:rsidRPr="00297A65" w14:paraId="3A9FD5A1" w14:textId="77777777" w:rsidTr="000406A0">
        <w:trPr>
          <w:trHeight w:val="227"/>
        </w:trPr>
        <w:tc>
          <w:tcPr>
            <w:tcW w:w="2790" w:type="dxa"/>
          </w:tcPr>
          <w:p w14:paraId="5EA12AA1"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900" w:type="dxa"/>
            <w:vAlign w:val="bottom"/>
          </w:tcPr>
          <w:p w14:paraId="67ED5DE5" w14:textId="77777777" w:rsidR="007476D6" w:rsidRPr="00297A65" w:rsidRDefault="007476D6" w:rsidP="000406A0">
            <w:pPr>
              <w:spacing w:line="22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41" w:type="dxa"/>
            <w:vAlign w:val="bottom"/>
          </w:tcPr>
          <w:p w14:paraId="1837FA41"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839" w:type="dxa"/>
            <w:vAlign w:val="bottom"/>
          </w:tcPr>
          <w:p w14:paraId="36883DD8" w14:textId="77777777" w:rsidR="007476D6" w:rsidRPr="00297A65" w:rsidRDefault="007476D6" w:rsidP="000406A0">
            <w:pPr>
              <w:spacing w:line="22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36" w:type="dxa"/>
            <w:vAlign w:val="bottom"/>
          </w:tcPr>
          <w:p w14:paraId="23B96415"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1A414097"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c>
          <w:tcPr>
            <w:tcW w:w="248" w:type="dxa"/>
            <w:vAlign w:val="bottom"/>
          </w:tcPr>
          <w:p w14:paraId="545794DB" w14:textId="77777777" w:rsidR="007476D6" w:rsidRPr="00297A65" w:rsidRDefault="007476D6" w:rsidP="000406A0">
            <w:pPr>
              <w:tabs>
                <w:tab w:val="decimal" w:pos="1062"/>
              </w:tabs>
              <w:spacing w:line="220" w:lineRule="exact"/>
              <w:ind w:left="-108" w:right="-108"/>
              <w:jc w:val="center"/>
              <w:rPr>
                <w:rFonts w:ascii="CordiaUPC" w:hAnsi="CordiaUPC" w:cs="CordiaUPC"/>
                <w:snapToGrid w:val="0"/>
                <w:sz w:val="26"/>
                <w:szCs w:val="26"/>
                <w:lang w:val="en-US" w:eastAsia="th-TH" w:bidi="th-TH"/>
              </w:rPr>
            </w:pPr>
          </w:p>
        </w:tc>
        <w:tc>
          <w:tcPr>
            <w:tcW w:w="832" w:type="dxa"/>
            <w:vAlign w:val="bottom"/>
          </w:tcPr>
          <w:p w14:paraId="3EF671A5"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36" w:type="dxa"/>
            <w:vAlign w:val="bottom"/>
          </w:tcPr>
          <w:p w14:paraId="0F72A9DA"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844" w:type="dxa"/>
            <w:vAlign w:val="bottom"/>
          </w:tcPr>
          <w:p w14:paraId="3CEABAAE"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70" w:type="dxa"/>
            <w:vAlign w:val="bottom"/>
          </w:tcPr>
          <w:p w14:paraId="14087EAE"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993" w:type="dxa"/>
            <w:vAlign w:val="bottom"/>
          </w:tcPr>
          <w:p w14:paraId="24F0880B"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r>
      <w:tr w:rsidR="007476D6" w:rsidRPr="00297A65" w14:paraId="645DD181" w14:textId="77777777" w:rsidTr="000406A0">
        <w:trPr>
          <w:trHeight w:val="137"/>
        </w:trPr>
        <w:tc>
          <w:tcPr>
            <w:tcW w:w="2790" w:type="dxa"/>
          </w:tcPr>
          <w:p w14:paraId="20D34DD8"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6686" w:type="dxa"/>
            <w:gridSpan w:val="11"/>
          </w:tcPr>
          <w:p w14:paraId="655E0E77" w14:textId="77777777" w:rsidR="007476D6" w:rsidRPr="00297A65" w:rsidRDefault="007476D6" w:rsidP="000406A0">
            <w:pPr>
              <w:spacing w:line="220" w:lineRule="exact"/>
              <w:ind w:left="-108" w:right="-108"/>
              <w:jc w:val="center"/>
              <w:rPr>
                <w:rFonts w:ascii="CordiaUPC" w:hAnsi="CordiaUPC" w:cs="CordiaUPC"/>
                <w:i/>
                <w:iCs/>
                <w:snapToGrid w:val="0"/>
                <w:sz w:val="26"/>
                <w:szCs w:val="26"/>
                <w:lang w:val="en-US" w:eastAsia="th-TH" w:bidi="th-TH"/>
              </w:rPr>
            </w:pPr>
            <w:r w:rsidRPr="00297A65">
              <w:rPr>
                <w:rFonts w:ascii="CordiaUPC" w:hAnsi="CordiaUPC" w:cs="CordiaUPC" w:hint="cs"/>
                <w:i/>
                <w:iCs/>
                <w:color w:val="000000"/>
                <w:sz w:val="26"/>
                <w:szCs w:val="26"/>
                <w:lang w:val="en-US"/>
              </w:rPr>
              <w:t>(in USD million)</w:t>
            </w:r>
          </w:p>
        </w:tc>
      </w:tr>
      <w:tr w:rsidR="00A766B0" w:rsidRPr="00297A65" w14:paraId="56F64591" w14:textId="77777777" w:rsidTr="000406A0">
        <w:trPr>
          <w:trHeight w:val="137"/>
        </w:trPr>
        <w:tc>
          <w:tcPr>
            <w:tcW w:w="2790" w:type="dxa"/>
          </w:tcPr>
          <w:p w14:paraId="7E3B3FBD" w14:textId="77777777" w:rsidR="00A766B0" w:rsidRPr="00297A65" w:rsidRDefault="00A766B0" w:rsidP="00A766B0">
            <w:pPr>
              <w:spacing w:line="22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Spot</w:t>
            </w:r>
          </w:p>
        </w:tc>
        <w:tc>
          <w:tcPr>
            <w:tcW w:w="900" w:type="dxa"/>
          </w:tcPr>
          <w:p w14:paraId="42093BDB" w14:textId="5E611E8C"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(22)</w:t>
            </w:r>
          </w:p>
        </w:tc>
        <w:tc>
          <w:tcPr>
            <w:tcW w:w="241" w:type="dxa"/>
          </w:tcPr>
          <w:p w14:paraId="774A26AF"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39" w:type="dxa"/>
          </w:tcPr>
          <w:p w14:paraId="72BAF784" w14:textId="1FCDCD0D"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(423)</w:t>
            </w:r>
          </w:p>
        </w:tc>
        <w:tc>
          <w:tcPr>
            <w:tcW w:w="236" w:type="dxa"/>
          </w:tcPr>
          <w:p w14:paraId="09B66B2F"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Pr>
          <w:p w14:paraId="363A90AA" w14:textId="1D342A27" w:rsidR="00A766B0" w:rsidRPr="00297A65" w:rsidRDefault="00A766B0" w:rsidP="00A766B0">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380</w:t>
            </w:r>
          </w:p>
        </w:tc>
        <w:tc>
          <w:tcPr>
            <w:tcW w:w="248" w:type="dxa"/>
          </w:tcPr>
          <w:p w14:paraId="7FCC9223" w14:textId="77777777" w:rsidR="00A766B0" w:rsidRPr="00297A65" w:rsidRDefault="00A766B0" w:rsidP="00A766B0">
            <w:pPr>
              <w:tabs>
                <w:tab w:val="decimal" w:pos="612"/>
              </w:tabs>
              <w:spacing w:line="220" w:lineRule="exact"/>
              <w:ind w:left="-115" w:right="-108"/>
              <w:rPr>
                <w:rFonts w:ascii="CordiaUPC" w:hAnsi="CordiaUPC" w:cs="CordiaUPC"/>
                <w:color w:val="000000"/>
                <w:sz w:val="26"/>
                <w:szCs w:val="26"/>
                <w:lang w:val="en-US"/>
              </w:rPr>
            </w:pPr>
          </w:p>
        </w:tc>
        <w:tc>
          <w:tcPr>
            <w:tcW w:w="832" w:type="dxa"/>
          </w:tcPr>
          <w:p w14:paraId="660F3463"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59</w:t>
            </w:r>
          </w:p>
        </w:tc>
        <w:tc>
          <w:tcPr>
            <w:tcW w:w="236" w:type="dxa"/>
          </w:tcPr>
          <w:p w14:paraId="7059948D"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44" w:type="dxa"/>
          </w:tcPr>
          <w:p w14:paraId="37A4D637"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(964)</w:t>
            </w:r>
          </w:p>
        </w:tc>
        <w:tc>
          <w:tcPr>
            <w:tcW w:w="270" w:type="dxa"/>
          </w:tcPr>
          <w:p w14:paraId="49BAD286"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Pr>
          <w:p w14:paraId="1F2B30A7" w14:textId="77777777" w:rsidR="00A766B0" w:rsidRPr="00297A65" w:rsidRDefault="00A766B0" w:rsidP="00A766B0">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139</w:t>
            </w:r>
          </w:p>
        </w:tc>
      </w:tr>
      <w:tr w:rsidR="00A766B0" w:rsidRPr="00297A65" w14:paraId="4BFB9E68" w14:textId="77777777" w:rsidTr="000406A0">
        <w:trPr>
          <w:trHeight w:val="162"/>
        </w:trPr>
        <w:tc>
          <w:tcPr>
            <w:tcW w:w="2790" w:type="dxa"/>
          </w:tcPr>
          <w:p w14:paraId="40D7AFC8" w14:textId="77777777" w:rsidR="00A766B0" w:rsidRPr="00297A65" w:rsidRDefault="00A766B0" w:rsidP="00A766B0">
            <w:pPr>
              <w:spacing w:line="22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Forward</w:t>
            </w:r>
          </w:p>
        </w:tc>
        <w:tc>
          <w:tcPr>
            <w:tcW w:w="900" w:type="dxa"/>
            <w:tcBorders>
              <w:bottom w:val="nil"/>
            </w:tcBorders>
          </w:tcPr>
          <w:p w14:paraId="2D7F58E9" w14:textId="4A7A6896"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31</w:t>
            </w:r>
          </w:p>
        </w:tc>
        <w:tc>
          <w:tcPr>
            <w:tcW w:w="241" w:type="dxa"/>
            <w:tcBorders>
              <w:bottom w:val="nil"/>
            </w:tcBorders>
          </w:tcPr>
          <w:p w14:paraId="0982A08A"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735582F4" w14:textId="2840C8DF"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425</w:t>
            </w:r>
          </w:p>
        </w:tc>
        <w:tc>
          <w:tcPr>
            <w:tcW w:w="236" w:type="dxa"/>
            <w:tcBorders>
              <w:bottom w:val="nil"/>
            </w:tcBorders>
          </w:tcPr>
          <w:p w14:paraId="328DCD04"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FEEE65" w14:textId="6E07914C" w:rsidR="00A766B0" w:rsidRPr="00297A65" w:rsidRDefault="00A766B0" w:rsidP="00A766B0">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(380)</w:t>
            </w:r>
          </w:p>
        </w:tc>
        <w:tc>
          <w:tcPr>
            <w:tcW w:w="248" w:type="dxa"/>
            <w:tcBorders>
              <w:bottom w:val="nil"/>
            </w:tcBorders>
          </w:tcPr>
          <w:p w14:paraId="430C474C"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491807B3"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(47)</w:t>
            </w:r>
          </w:p>
        </w:tc>
        <w:tc>
          <w:tcPr>
            <w:tcW w:w="236" w:type="dxa"/>
            <w:tcBorders>
              <w:bottom w:val="nil"/>
            </w:tcBorders>
          </w:tcPr>
          <w:p w14:paraId="39EC36BE"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35FCF343"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963</w:t>
            </w:r>
          </w:p>
        </w:tc>
        <w:tc>
          <w:tcPr>
            <w:tcW w:w="270" w:type="dxa"/>
            <w:tcBorders>
              <w:bottom w:val="nil"/>
            </w:tcBorders>
          </w:tcPr>
          <w:p w14:paraId="440D1BD2"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45F10FE5" w14:textId="77777777" w:rsidR="00A766B0" w:rsidRPr="00297A65" w:rsidRDefault="00A766B0" w:rsidP="00A766B0">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(134)</w:t>
            </w:r>
          </w:p>
        </w:tc>
      </w:tr>
      <w:tr w:rsidR="00A766B0" w:rsidRPr="00297A65" w14:paraId="4F31FDB2" w14:textId="77777777" w:rsidTr="000406A0">
        <w:trPr>
          <w:trHeight w:val="137"/>
        </w:trPr>
        <w:tc>
          <w:tcPr>
            <w:tcW w:w="2790" w:type="dxa"/>
            <w:tcBorders>
              <w:bottom w:val="nil"/>
            </w:tcBorders>
          </w:tcPr>
          <w:p w14:paraId="0EF8C9EF" w14:textId="77777777" w:rsidR="00A766B0" w:rsidRPr="00297A65" w:rsidRDefault="00A766B0" w:rsidP="00A766B0">
            <w:pPr>
              <w:spacing w:line="220" w:lineRule="exact"/>
              <w:ind w:right="-81"/>
              <w:rPr>
                <w:rFonts w:ascii="CordiaUPC" w:hAnsi="CordiaUPC" w:cs="CordiaUPC"/>
                <w:b/>
                <w:bCs/>
                <w:color w:val="000000"/>
                <w:sz w:val="26"/>
                <w:szCs w:val="26"/>
                <w:lang w:val="en-US"/>
              </w:rPr>
            </w:pPr>
            <w:r w:rsidRPr="00297A65">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79679A9B" w14:textId="26BAD582"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9</w:t>
            </w:r>
          </w:p>
        </w:tc>
        <w:tc>
          <w:tcPr>
            <w:tcW w:w="241" w:type="dxa"/>
            <w:tcBorders>
              <w:bottom w:val="nil"/>
            </w:tcBorders>
          </w:tcPr>
          <w:p w14:paraId="16A322C6" w14:textId="77777777"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0B79C027" w14:textId="7ED2E1CA"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2</w:t>
            </w:r>
          </w:p>
        </w:tc>
        <w:tc>
          <w:tcPr>
            <w:tcW w:w="236" w:type="dxa"/>
            <w:tcBorders>
              <w:bottom w:val="nil"/>
              <w:right w:val="single" w:sz="4" w:space="0" w:color="FFFFFF"/>
            </w:tcBorders>
          </w:tcPr>
          <w:p w14:paraId="58CD50D0"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57A221B0" w14:textId="385388EE" w:rsidR="00A766B0" w:rsidRPr="00297A65" w:rsidRDefault="00A766B0" w:rsidP="00A766B0">
            <w:pPr>
              <w:tabs>
                <w:tab w:val="decimal" w:pos="612"/>
              </w:tabs>
              <w:spacing w:line="22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w:t>
            </w:r>
          </w:p>
        </w:tc>
        <w:tc>
          <w:tcPr>
            <w:tcW w:w="248" w:type="dxa"/>
            <w:tcBorders>
              <w:bottom w:val="nil"/>
            </w:tcBorders>
          </w:tcPr>
          <w:p w14:paraId="01F34CE2" w14:textId="77777777" w:rsidR="00A766B0" w:rsidRPr="00297A65" w:rsidRDefault="00A766B0" w:rsidP="00A766B0">
            <w:pPr>
              <w:tabs>
                <w:tab w:val="decimal" w:pos="612"/>
              </w:tabs>
              <w:spacing w:line="22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6DD93BD0" w14:textId="77777777"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12</w:t>
            </w:r>
          </w:p>
        </w:tc>
        <w:tc>
          <w:tcPr>
            <w:tcW w:w="236" w:type="dxa"/>
            <w:tcBorders>
              <w:bottom w:val="nil"/>
            </w:tcBorders>
          </w:tcPr>
          <w:p w14:paraId="41D87FDE" w14:textId="77777777"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29AE4862" w14:textId="77777777"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w:t>
            </w:r>
          </w:p>
        </w:tc>
        <w:tc>
          <w:tcPr>
            <w:tcW w:w="270" w:type="dxa"/>
            <w:tcBorders>
              <w:bottom w:val="nil"/>
              <w:right w:val="single" w:sz="4" w:space="0" w:color="FFFFFF"/>
            </w:tcBorders>
          </w:tcPr>
          <w:p w14:paraId="1E1B9E30"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24904EF6" w14:textId="77777777" w:rsidR="00A766B0" w:rsidRPr="00297A65" w:rsidRDefault="00A766B0" w:rsidP="00A766B0">
            <w:pPr>
              <w:tabs>
                <w:tab w:val="decimal" w:pos="612"/>
              </w:tabs>
              <w:spacing w:line="22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5</w:t>
            </w:r>
          </w:p>
        </w:tc>
      </w:tr>
    </w:tbl>
    <w:p w14:paraId="4BDE76B2" w14:textId="77777777" w:rsidR="007476D6" w:rsidRPr="00297A65" w:rsidRDefault="007476D6" w:rsidP="007476D6">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46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7476D6" w:rsidRPr="00297A65" w14:paraId="48934496" w14:textId="77777777" w:rsidTr="000406A0">
        <w:trPr>
          <w:trHeight w:val="137"/>
        </w:trPr>
        <w:tc>
          <w:tcPr>
            <w:tcW w:w="2790" w:type="dxa"/>
            <w:tcBorders>
              <w:top w:val="nil"/>
              <w:bottom w:val="nil"/>
            </w:tcBorders>
          </w:tcPr>
          <w:p w14:paraId="307C6D1F"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bookmarkStart w:id="4" w:name="_Hlk31131606"/>
            <w:r w:rsidRPr="00297A65">
              <w:rPr>
                <w:rFonts w:ascii="CordiaUPC" w:hAnsi="CordiaUPC" w:cs="CordiaUPC" w:hint="cs"/>
                <w:sz w:val="26"/>
                <w:szCs w:val="26"/>
              </w:rPr>
              <w:br w:type="page"/>
            </w:r>
          </w:p>
        </w:tc>
        <w:tc>
          <w:tcPr>
            <w:tcW w:w="6686" w:type="dxa"/>
            <w:gridSpan w:val="11"/>
            <w:tcBorders>
              <w:top w:val="nil"/>
              <w:bottom w:val="nil"/>
            </w:tcBorders>
          </w:tcPr>
          <w:p w14:paraId="30730BAA" w14:textId="77777777" w:rsidR="007476D6" w:rsidRPr="00297A65" w:rsidRDefault="007476D6" w:rsidP="000406A0">
            <w:pPr>
              <w:spacing w:line="220" w:lineRule="exact"/>
              <w:ind w:left="-108" w:right="66"/>
              <w:jc w:val="center"/>
              <w:rPr>
                <w:rFonts w:ascii="CordiaUPC" w:hAnsi="CordiaUPC" w:cs="CordiaUPC"/>
                <w:i/>
                <w:iCs/>
                <w:color w:val="000000"/>
                <w:sz w:val="26"/>
                <w:szCs w:val="26"/>
                <w:lang w:val="en-US"/>
              </w:rPr>
            </w:pPr>
            <w:r w:rsidRPr="00297A65">
              <w:rPr>
                <w:rFonts w:ascii="CordiaUPC" w:hAnsi="CordiaUPC" w:cs="CordiaUPC" w:hint="cs"/>
                <w:b/>
                <w:bCs/>
                <w:color w:val="000000"/>
                <w:sz w:val="26"/>
                <w:szCs w:val="26"/>
                <w:lang w:val="en-US"/>
              </w:rPr>
              <w:t>Bank only</w:t>
            </w:r>
          </w:p>
        </w:tc>
      </w:tr>
      <w:tr w:rsidR="007476D6" w:rsidRPr="00297A65" w14:paraId="58B2E925" w14:textId="77777777" w:rsidTr="000406A0">
        <w:trPr>
          <w:trHeight w:val="137"/>
        </w:trPr>
        <w:tc>
          <w:tcPr>
            <w:tcW w:w="2790" w:type="dxa"/>
            <w:tcBorders>
              <w:top w:val="nil"/>
            </w:tcBorders>
          </w:tcPr>
          <w:p w14:paraId="54BB0170"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3263" w:type="dxa"/>
            <w:gridSpan w:val="5"/>
            <w:tcBorders>
              <w:top w:val="nil"/>
            </w:tcBorders>
          </w:tcPr>
          <w:p w14:paraId="25330273"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c>
          <w:tcPr>
            <w:tcW w:w="248" w:type="dxa"/>
            <w:tcBorders>
              <w:top w:val="nil"/>
            </w:tcBorders>
          </w:tcPr>
          <w:p w14:paraId="30F1CAAC"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46F8FA9B"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887104">
              <w:rPr>
                <w:rFonts w:ascii="CordiaUPC" w:hAnsi="CordiaUPC" w:cs="CordiaUPC" w:hint="cs"/>
                <w:color w:val="000000"/>
                <w:sz w:val="26"/>
                <w:szCs w:val="26"/>
                <w:lang w:val="en-US" w:bidi="th-TH"/>
              </w:rPr>
              <w:t>31 December 2020</w:t>
            </w:r>
          </w:p>
        </w:tc>
      </w:tr>
      <w:tr w:rsidR="007476D6" w:rsidRPr="00297A65" w14:paraId="53A34892" w14:textId="77777777" w:rsidTr="000406A0">
        <w:trPr>
          <w:trHeight w:val="227"/>
        </w:trPr>
        <w:tc>
          <w:tcPr>
            <w:tcW w:w="2790" w:type="dxa"/>
          </w:tcPr>
          <w:p w14:paraId="62A70C4D"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900" w:type="dxa"/>
            <w:vAlign w:val="bottom"/>
          </w:tcPr>
          <w:p w14:paraId="3D8FDA56" w14:textId="77777777" w:rsidR="007476D6" w:rsidRPr="00297A65" w:rsidRDefault="007476D6" w:rsidP="000406A0">
            <w:pPr>
              <w:spacing w:line="22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41" w:type="dxa"/>
            <w:vAlign w:val="bottom"/>
          </w:tcPr>
          <w:p w14:paraId="52B7F274"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839" w:type="dxa"/>
            <w:vAlign w:val="bottom"/>
          </w:tcPr>
          <w:p w14:paraId="75DD247A" w14:textId="77777777" w:rsidR="007476D6" w:rsidRPr="00297A65" w:rsidRDefault="007476D6" w:rsidP="000406A0">
            <w:pPr>
              <w:spacing w:line="220" w:lineRule="exact"/>
              <w:ind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36" w:type="dxa"/>
            <w:vAlign w:val="bottom"/>
          </w:tcPr>
          <w:p w14:paraId="3FCD6271"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5466849"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c>
          <w:tcPr>
            <w:tcW w:w="248" w:type="dxa"/>
            <w:vAlign w:val="bottom"/>
          </w:tcPr>
          <w:p w14:paraId="391B8D30" w14:textId="77777777" w:rsidR="007476D6" w:rsidRPr="00297A65" w:rsidRDefault="007476D6" w:rsidP="000406A0">
            <w:pPr>
              <w:tabs>
                <w:tab w:val="decimal" w:pos="1062"/>
              </w:tabs>
              <w:spacing w:line="220" w:lineRule="exact"/>
              <w:ind w:left="-108" w:right="-108"/>
              <w:jc w:val="center"/>
              <w:rPr>
                <w:rFonts w:ascii="CordiaUPC" w:hAnsi="CordiaUPC" w:cs="CordiaUPC"/>
                <w:snapToGrid w:val="0"/>
                <w:sz w:val="26"/>
                <w:szCs w:val="26"/>
                <w:lang w:val="en-US" w:eastAsia="th-TH" w:bidi="th-TH"/>
              </w:rPr>
            </w:pPr>
          </w:p>
        </w:tc>
        <w:tc>
          <w:tcPr>
            <w:tcW w:w="832" w:type="dxa"/>
            <w:vAlign w:val="bottom"/>
          </w:tcPr>
          <w:p w14:paraId="71044E04"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USD</w:t>
            </w:r>
          </w:p>
        </w:tc>
        <w:tc>
          <w:tcPr>
            <w:tcW w:w="236" w:type="dxa"/>
            <w:vAlign w:val="bottom"/>
          </w:tcPr>
          <w:p w14:paraId="4D31D8A7"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844" w:type="dxa"/>
            <w:vAlign w:val="bottom"/>
          </w:tcPr>
          <w:p w14:paraId="0C515969"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Euro </w:t>
            </w:r>
            <w:r w:rsidRPr="00297A65">
              <w:rPr>
                <w:rFonts w:ascii="CordiaUPC" w:hAnsi="CordiaUPC" w:cs="CordiaUPC" w:hint="cs"/>
                <w:snapToGrid w:val="0"/>
                <w:sz w:val="26"/>
                <w:szCs w:val="26"/>
                <w:vertAlign w:val="superscript"/>
                <w:lang w:val="en-US" w:eastAsia="th-TH" w:bidi="th-TH"/>
              </w:rPr>
              <w:t>(*)</w:t>
            </w:r>
          </w:p>
        </w:tc>
        <w:tc>
          <w:tcPr>
            <w:tcW w:w="270" w:type="dxa"/>
            <w:vAlign w:val="bottom"/>
          </w:tcPr>
          <w:p w14:paraId="27DFC359"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p>
        </w:tc>
        <w:tc>
          <w:tcPr>
            <w:tcW w:w="993" w:type="dxa"/>
            <w:vAlign w:val="bottom"/>
          </w:tcPr>
          <w:p w14:paraId="4E55FBA2" w14:textId="77777777" w:rsidR="007476D6" w:rsidRPr="00297A65" w:rsidRDefault="007476D6" w:rsidP="000406A0">
            <w:pPr>
              <w:spacing w:line="220" w:lineRule="exact"/>
              <w:ind w:left="-108" w:right="-108"/>
              <w:jc w:val="center"/>
              <w:rPr>
                <w:rFonts w:ascii="CordiaUPC" w:hAnsi="CordiaUPC" w:cs="CordiaUPC"/>
                <w:snapToGrid w:val="0"/>
                <w:sz w:val="26"/>
                <w:szCs w:val="26"/>
                <w:lang w:val="en-US" w:eastAsia="th-TH" w:bidi="th-TH"/>
              </w:rPr>
            </w:pPr>
            <w:r w:rsidRPr="00297A65">
              <w:rPr>
                <w:rFonts w:ascii="CordiaUPC" w:hAnsi="CordiaUPC" w:cs="CordiaUPC" w:hint="cs"/>
                <w:snapToGrid w:val="0"/>
                <w:sz w:val="26"/>
                <w:szCs w:val="26"/>
                <w:lang w:val="en-US" w:eastAsia="th-TH" w:bidi="th-TH"/>
              </w:rPr>
              <w:t xml:space="preserve">Other currencies </w:t>
            </w:r>
            <w:r w:rsidRPr="00297A65">
              <w:rPr>
                <w:rFonts w:ascii="CordiaUPC" w:hAnsi="CordiaUPC" w:cs="CordiaUPC" w:hint="cs"/>
                <w:snapToGrid w:val="0"/>
                <w:sz w:val="26"/>
                <w:szCs w:val="26"/>
                <w:vertAlign w:val="superscript"/>
                <w:lang w:val="en-US" w:eastAsia="th-TH" w:bidi="th-TH"/>
              </w:rPr>
              <w:t>(*)</w:t>
            </w:r>
          </w:p>
        </w:tc>
      </w:tr>
      <w:tr w:rsidR="007476D6" w:rsidRPr="00297A65" w14:paraId="50314ECB" w14:textId="77777777" w:rsidTr="000406A0">
        <w:trPr>
          <w:trHeight w:val="137"/>
        </w:trPr>
        <w:tc>
          <w:tcPr>
            <w:tcW w:w="2790" w:type="dxa"/>
          </w:tcPr>
          <w:p w14:paraId="3A23F742" w14:textId="77777777" w:rsidR="007476D6" w:rsidRPr="00297A65" w:rsidRDefault="007476D6" w:rsidP="000406A0">
            <w:pPr>
              <w:spacing w:line="220" w:lineRule="exact"/>
              <w:ind w:right="-81"/>
              <w:rPr>
                <w:rFonts w:ascii="CordiaUPC" w:hAnsi="CordiaUPC" w:cs="CordiaUPC"/>
                <w:b/>
                <w:bCs/>
                <w:i/>
                <w:iCs/>
                <w:color w:val="000000"/>
                <w:sz w:val="26"/>
                <w:szCs w:val="26"/>
                <w:lang w:val="en-US"/>
              </w:rPr>
            </w:pPr>
          </w:p>
        </w:tc>
        <w:tc>
          <w:tcPr>
            <w:tcW w:w="6686" w:type="dxa"/>
            <w:gridSpan w:val="11"/>
          </w:tcPr>
          <w:p w14:paraId="10D1803D" w14:textId="77777777" w:rsidR="007476D6" w:rsidRPr="00297A65" w:rsidRDefault="007476D6" w:rsidP="000406A0">
            <w:pPr>
              <w:spacing w:line="220" w:lineRule="exact"/>
              <w:ind w:left="-108" w:right="-108"/>
              <w:jc w:val="center"/>
              <w:rPr>
                <w:rFonts w:ascii="CordiaUPC" w:hAnsi="CordiaUPC" w:cs="CordiaUPC"/>
                <w:i/>
                <w:iCs/>
                <w:snapToGrid w:val="0"/>
                <w:sz w:val="26"/>
                <w:szCs w:val="26"/>
                <w:lang w:val="en-US" w:eastAsia="th-TH" w:bidi="th-TH"/>
              </w:rPr>
            </w:pPr>
            <w:r w:rsidRPr="00297A65">
              <w:rPr>
                <w:rFonts w:ascii="CordiaUPC" w:hAnsi="CordiaUPC" w:cs="CordiaUPC" w:hint="cs"/>
                <w:i/>
                <w:iCs/>
                <w:color w:val="000000"/>
                <w:sz w:val="26"/>
                <w:szCs w:val="26"/>
                <w:lang w:val="en-US"/>
              </w:rPr>
              <w:t>(in USD million)</w:t>
            </w:r>
          </w:p>
        </w:tc>
      </w:tr>
      <w:tr w:rsidR="00A766B0" w:rsidRPr="00297A65" w14:paraId="057CC8E8" w14:textId="77777777" w:rsidTr="000406A0">
        <w:trPr>
          <w:trHeight w:val="137"/>
        </w:trPr>
        <w:tc>
          <w:tcPr>
            <w:tcW w:w="2790" w:type="dxa"/>
          </w:tcPr>
          <w:p w14:paraId="0EA8A927" w14:textId="77777777" w:rsidR="00A766B0" w:rsidRPr="00297A65" w:rsidRDefault="00A766B0" w:rsidP="00A766B0">
            <w:pPr>
              <w:spacing w:line="22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Spot</w:t>
            </w:r>
          </w:p>
        </w:tc>
        <w:tc>
          <w:tcPr>
            <w:tcW w:w="900" w:type="dxa"/>
          </w:tcPr>
          <w:p w14:paraId="776DE3C1" w14:textId="4BCCBB11"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(134)</w:t>
            </w:r>
          </w:p>
        </w:tc>
        <w:tc>
          <w:tcPr>
            <w:tcW w:w="241" w:type="dxa"/>
          </w:tcPr>
          <w:p w14:paraId="4DC751DB"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39" w:type="dxa"/>
          </w:tcPr>
          <w:p w14:paraId="729C2A61" w14:textId="18688C64"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(425)</w:t>
            </w:r>
          </w:p>
        </w:tc>
        <w:tc>
          <w:tcPr>
            <w:tcW w:w="236" w:type="dxa"/>
          </w:tcPr>
          <w:p w14:paraId="6C12B3B0"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Pr>
          <w:p w14:paraId="248448DF" w14:textId="0D6E6E93" w:rsidR="00A766B0" w:rsidRPr="00297A65" w:rsidRDefault="00A766B0" w:rsidP="00A766B0">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379</w:t>
            </w:r>
          </w:p>
        </w:tc>
        <w:tc>
          <w:tcPr>
            <w:tcW w:w="248" w:type="dxa"/>
          </w:tcPr>
          <w:p w14:paraId="01EC5614" w14:textId="77777777" w:rsidR="00A766B0" w:rsidRPr="00297A65" w:rsidRDefault="00A766B0" w:rsidP="00A766B0">
            <w:pPr>
              <w:tabs>
                <w:tab w:val="decimal" w:pos="612"/>
              </w:tabs>
              <w:spacing w:line="220" w:lineRule="exact"/>
              <w:ind w:left="-115" w:right="-108"/>
              <w:rPr>
                <w:rFonts w:ascii="CordiaUPC" w:hAnsi="CordiaUPC" w:cs="CordiaUPC"/>
                <w:color w:val="000000"/>
                <w:sz w:val="26"/>
                <w:szCs w:val="26"/>
                <w:lang w:val="en-US"/>
              </w:rPr>
            </w:pPr>
          </w:p>
        </w:tc>
        <w:tc>
          <w:tcPr>
            <w:tcW w:w="832" w:type="dxa"/>
          </w:tcPr>
          <w:p w14:paraId="62AEE02E"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(295)</w:t>
            </w:r>
          </w:p>
        </w:tc>
        <w:tc>
          <w:tcPr>
            <w:tcW w:w="236" w:type="dxa"/>
          </w:tcPr>
          <w:p w14:paraId="69DB3747"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44" w:type="dxa"/>
          </w:tcPr>
          <w:p w14:paraId="19E48539"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(965)</w:t>
            </w:r>
          </w:p>
        </w:tc>
        <w:tc>
          <w:tcPr>
            <w:tcW w:w="270" w:type="dxa"/>
          </w:tcPr>
          <w:p w14:paraId="6ED79ACB"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Pr>
          <w:p w14:paraId="605A5BB3" w14:textId="77777777" w:rsidR="00A766B0" w:rsidRPr="00297A65" w:rsidRDefault="00A766B0" w:rsidP="00A766B0">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111</w:t>
            </w:r>
          </w:p>
        </w:tc>
      </w:tr>
      <w:tr w:rsidR="00A766B0" w:rsidRPr="00297A65" w14:paraId="025B08FC" w14:textId="77777777" w:rsidTr="000406A0">
        <w:trPr>
          <w:trHeight w:val="137"/>
        </w:trPr>
        <w:tc>
          <w:tcPr>
            <w:tcW w:w="2790" w:type="dxa"/>
          </w:tcPr>
          <w:p w14:paraId="1F342ED2" w14:textId="77777777" w:rsidR="00A766B0" w:rsidRPr="00297A65" w:rsidRDefault="00A766B0" w:rsidP="00A766B0">
            <w:pPr>
              <w:spacing w:line="220" w:lineRule="exact"/>
              <w:ind w:right="-81"/>
              <w:rPr>
                <w:rFonts w:ascii="CordiaUPC" w:hAnsi="CordiaUPC" w:cs="CordiaUPC"/>
                <w:color w:val="000000"/>
                <w:sz w:val="26"/>
                <w:szCs w:val="26"/>
                <w:lang w:val="en-US"/>
              </w:rPr>
            </w:pPr>
            <w:r w:rsidRPr="00297A65">
              <w:rPr>
                <w:rFonts w:ascii="CordiaUPC" w:hAnsi="CordiaUPC" w:cs="CordiaUPC" w:hint="cs"/>
                <w:color w:val="000000"/>
                <w:sz w:val="26"/>
                <w:szCs w:val="26"/>
                <w:lang w:val="en-US"/>
              </w:rPr>
              <w:t>Forward</w:t>
            </w:r>
          </w:p>
        </w:tc>
        <w:tc>
          <w:tcPr>
            <w:tcW w:w="900" w:type="dxa"/>
            <w:tcBorders>
              <w:bottom w:val="nil"/>
            </w:tcBorders>
          </w:tcPr>
          <w:p w14:paraId="2FF4ED28" w14:textId="75EFA6BD"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126</w:t>
            </w:r>
          </w:p>
        </w:tc>
        <w:tc>
          <w:tcPr>
            <w:tcW w:w="241" w:type="dxa"/>
            <w:tcBorders>
              <w:bottom w:val="nil"/>
            </w:tcBorders>
          </w:tcPr>
          <w:p w14:paraId="623ADA37"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06D26326" w14:textId="5BCB6262"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425</w:t>
            </w:r>
          </w:p>
        </w:tc>
        <w:tc>
          <w:tcPr>
            <w:tcW w:w="236" w:type="dxa"/>
            <w:tcBorders>
              <w:bottom w:val="nil"/>
            </w:tcBorders>
          </w:tcPr>
          <w:p w14:paraId="50326340"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38165BCD" w14:textId="0532E492" w:rsidR="00A766B0" w:rsidRPr="00297A65" w:rsidRDefault="00A766B0" w:rsidP="00A766B0">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(380)</w:t>
            </w:r>
          </w:p>
        </w:tc>
        <w:tc>
          <w:tcPr>
            <w:tcW w:w="248" w:type="dxa"/>
            <w:tcBorders>
              <w:bottom w:val="nil"/>
            </w:tcBorders>
          </w:tcPr>
          <w:p w14:paraId="4CCCA13C"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61526BDD"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292</w:t>
            </w:r>
          </w:p>
        </w:tc>
        <w:tc>
          <w:tcPr>
            <w:tcW w:w="236" w:type="dxa"/>
            <w:tcBorders>
              <w:bottom w:val="nil"/>
            </w:tcBorders>
          </w:tcPr>
          <w:p w14:paraId="3200DACC"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65D691F5"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962</w:t>
            </w:r>
          </w:p>
        </w:tc>
        <w:tc>
          <w:tcPr>
            <w:tcW w:w="270" w:type="dxa"/>
            <w:tcBorders>
              <w:bottom w:val="nil"/>
            </w:tcBorders>
          </w:tcPr>
          <w:p w14:paraId="73AA59A3"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693DC929" w14:textId="77777777" w:rsidR="00A766B0" w:rsidRPr="00297A65" w:rsidRDefault="00A766B0" w:rsidP="00A766B0">
            <w:pPr>
              <w:tabs>
                <w:tab w:val="decimal" w:pos="612"/>
              </w:tabs>
              <w:spacing w:line="22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val="en-US" w:eastAsia="th-TH" w:bidi="th-TH"/>
              </w:rPr>
              <w:t>(108)</w:t>
            </w:r>
          </w:p>
        </w:tc>
      </w:tr>
      <w:tr w:rsidR="00A766B0" w:rsidRPr="00297A65" w14:paraId="1DFD3039" w14:textId="77777777" w:rsidTr="000406A0">
        <w:trPr>
          <w:trHeight w:val="137"/>
        </w:trPr>
        <w:tc>
          <w:tcPr>
            <w:tcW w:w="2790" w:type="dxa"/>
            <w:tcBorders>
              <w:bottom w:val="nil"/>
            </w:tcBorders>
          </w:tcPr>
          <w:p w14:paraId="79744BEA" w14:textId="77777777" w:rsidR="00A766B0" w:rsidRPr="00297A65" w:rsidRDefault="00A766B0" w:rsidP="00A766B0">
            <w:pPr>
              <w:spacing w:line="220" w:lineRule="exact"/>
              <w:ind w:right="-81"/>
              <w:rPr>
                <w:rFonts w:ascii="CordiaUPC" w:hAnsi="CordiaUPC" w:cs="CordiaUPC"/>
                <w:b/>
                <w:bCs/>
                <w:color w:val="000000"/>
                <w:sz w:val="26"/>
                <w:szCs w:val="26"/>
                <w:lang w:val="en-US"/>
              </w:rPr>
            </w:pPr>
            <w:r w:rsidRPr="00297A65">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7D913BD4" w14:textId="15C847DC"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(8)</w:t>
            </w:r>
          </w:p>
        </w:tc>
        <w:tc>
          <w:tcPr>
            <w:tcW w:w="241" w:type="dxa"/>
            <w:tcBorders>
              <w:bottom w:val="nil"/>
            </w:tcBorders>
          </w:tcPr>
          <w:p w14:paraId="47B13378" w14:textId="77777777"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74105B62" w14:textId="63E8A76D"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w:t>
            </w:r>
          </w:p>
        </w:tc>
        <w:tc>
          <w:tcPr>
            <w:tcW w:w="236" w:type="dxa"/>
            <w:tcBorders>
              <w:bottom w:val="nil"/>
              <w:right w:val="single" w:sz="4" w:space="0" w:color="FFFFFF"/>
            </w:tcBorders>
          </w:tcPr>
          <w:p w14:paraId="328EA1CF"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24E2488F" w14:textId="00AC2F4E" w:rsidR="00A766B0" w:rsidRPr="00297A65" w:rsidRDefault="00A766B0" w:rsidP="00A766B0">
            <w:pPr>
              <w:tabs>
                <w:tab w:val="decimal" w:pos="612"/>
              </w:tabs>
              <w:spacing w:line="22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(1)</w:t>
            </w:r>
          </w:p>
        </w:tc>
        <w:tc>
          <w:tcPr>
            <w:tcW w:w="248" w:type="dxa"/>
            <w:tcBorders>
              <w:bottom w:val="nil"/>
            </w:tcBorders>
          </w:tcPr>
          <w:p w14:paraId="18065EEF" w14:textId="77777777" w:rsidR="00A766B0" w:rsidRPr="00297A65" w:rsidRDefault="00A766B0" w:rsidP="00A766B0">
            <w:pPr>
              <w:tabs>
                <w:tab w:val="decimal" w:pos="612"/>
              </w:tabs>
              <w:spacing w:line="22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4774A727" w14:textId="77777777"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c>
          <w:tcPr>
            <w:tcW w:w="236" w:type="dxa"/>
            <w:tcBorders>
              <w:bottom w:val="nil"/>
            </w:tcBorders>
          </w:tcPr>
          <w:p w14:paraId="613D6313" w14:textId="77777777"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0B0EBCED" w14:textId="77777777" w:rsidR="00A766B0" w:rsidRPr="00297A65" w:rsidRDefault="00A766B0" w:rsidP="00A766B0">
            <w:pPr>
              <w:tabs>
                <w:tab w:val="decimal" w:pos="612"/>
              </w:tabs>
              <w:spacing w:line="22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c>
          <w:tcPr>
            <w:tcW w:w="270" w:type="dxa"/>
            <w:tcBorders>
              <w:bottom w:val="nil"/>
              <w:right w:val="single" w:sz="4" w:space="0" w:color="FFFFFF"/>
            </w:tcBorders>
          </w:tcPr>
          <w:p w14:paraId="4F728E96" w14:textId="77777777" w:rsidR="00A766B0" w:rsidRPr="00297A65" w:rsidRDefault="00A766B0" w:rsidP="00A766B0">
            <w:pPr>
              <w:tabs>
                <w:tab w:val="decimal" w:pos="612"/>
              </w:tabs>
              <w:spacing w:line="22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78D4FD0F" w14:textId="77777777" w:rsidR="00A766B0" w:rsidRPr="00297A65" w:rsidRDefault="00A766B0" w:rsidP="00A766B0">
            <w:pPr>
              <w:tabs>
                <w:tab w:val="decimal" w:pos="612"/>
              </w:tabs>
              <w:spacing w:line="22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val="en-US" w:eastAsia="th-TH" w:bidi="th-TH"/>
              </w:rPr>
              <w:t>3</w:t>
            </w:r>
          </w:p>
        </w:tc>
      </w:tr>
      <w:bookmarkEnd w:id="4"/>
    </w:tbl>
    <w:p w14:paraId="152FB348" w14:textId="77777777" w:rsidR="007476D6" w:rsidRPr="008F7910" w:rsidRDefault="007476D6" w:rsidP="007476D6">
      <w:pPr>
        <w:autoSpaceDE w:val="0"/>
        <w:autoSpaceDN w:val="0"/>
        <w:adjustRightInd w:val="0"/>
        <w:spacing w:line="240" w:lineRule="atLeast"/>
        <w:ind w:left="907"/>
        <w:jc w:val="center"/>
        <w:rPr>
          <w:rFonts w:ascii="CordiaUPC" w:hAnsi="CordiaUPC" w:cs="CordiaUPC"/>
          <w:color w:val="000000"/>
          <w:sz w:val="12"/>
          <w:szCs w:val="12"/>
          <w:lang w:val="en-US" w:bidi="th-TH"/>
        </w:rPr>
      </w:pPr>
    </w:p>
    <w:p w14:paraId="56A22357" w14:textId="48557DFA" w:rsidR="007476D6" w:rsidRDefault="007476D6" w:rsidP="00EB2EB0">
      <w:pPr>
        <w:autoSpaceDE w:val="0"/>
        <w:autoSpaceDN w:val="0"/>
        <w:adjustRightInd w:val="0"/>
        <w:spacing w:line="240" w:lineRule="auto"/>
        <w:ind w:left="900" w:hanging="360"/>
        <w:jc w:val="thaiDistribute"/>
        <w:rPr>
          <w:rFonts w:cs="Times New Roman"/>
          <w:i/>
          <w:iCs/>
          <w:color w:val="000000"/>
          <w:sz w:val="20"/>
          <w:lang w:val="en-US" w:bidi="th-TH"/>
        </w:rPr>
      </w:pPr>
      <w:r w:rsidRPr="00297A65">
        <w:rPr>
          <w:rFonts w:ascii="CordiaUPC" w:hAnsi="CordiaUPC" w:cs="CordiaUPC" w:hint="cs"/>
          <w:color w:val="000000"/>
          <w:szCs w:val="22"/>
          <w:vertAlign w:val="superscript"/>
          <w:lang w:val="en-US" w:bidi="th-TH"/>
        </w:rPr>
        <w:t>(*)</w:t>
      </w:r>
      <w:r w:rsidRPr="00297A65">
        <w:rPr>
          <w:rFonts w:ascii="CordiaUPC" w:hAnsi="CordiaUPC" w:cs="CordiaUPC" w:hint="cs"/>
          <w:color w:val="000000"/>
          <w:szCs w:val="22"/>
          <w:lang w:val="en-US" w:bidi="th-TH"/>
        </w:rPr>
        <w:tab/>
        <w:t>Balance denominated in Euro and other currencies are stated in USD equivalents.</w:t>
      </w:r>
      <w:r>
        <w:rPr>
          <w:rFonts w:cs="Times New Roman"/>
          <w:i/>
          <w:iCs/>
          <w:color w:val="000000"/>
          <w:sz w:val="20"/>
          <w:lang w:val="en-US" w:bidi="th-TH"/>
        </w:rPr>
        <w:br w:type="page"/>
      </w:r>
    </w:p>
    <w:p w14:paraId="2532A84F" w14:textId="77777777" w:rsidR="007476D6" w:rsidRPr="00297A65" w:rsidRDefault="007476D6" w:rsidP="007476D6">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5</w:t>
      </w:r>
      <w:r w:rsidRPr="00297A65">
        <w:rPr>
          <w:rFonts w:ascii="CordiaUPC" w:hAnsi="CordiaUPC" w:cs="CordiaUPC" w:hint="cs"/>
          <w:i/>
          <w:iCs/>
          <w:color w:val="000000"/>
          <w:sz w:val="26"/>
          <w:szCs w:val="26"/>
          <w:lang w:val="en-US" w:bidi="th-TH"/>
        </w:rPr>
        <w:t>.2.3</w:t>
      </w:r>
      <w:r w:rsidRPr="00297A65">
        <w:rPr>
          <w:rFonts w:ascii="CordiaUPC" w:hAnsi="CordiaUPC" w:cs="CordiaUPC" w:hint="cs"/>
          <w:i/>
          <w:iCs/>
          <w:color w:val="000000"/>
          <w:sz w:val="26"/>
          <w:szCs w:val="26"/>
          <w:lang w:val="en-US" w:bidi="th-TH"/>
        </w:rPr>
        <w:tab/>
      </w:r>
      <w:r w:rsidRPr="00297A65">
        <w:rPr>
          <w:rFonts w:ascii="CordiaUPC" w:hAnsi="CordiaUPC" w:cs="CordiaUPC" w:hint="cs"/>
          <w:i/>
          <w:iCs/>
          <w:color w:val="000000"/>
          <w:sz w:val="26"/>
          <w:szCs w:val="26"/>
          <w:lang w:val="en-US" w:bidi="th-TH"/>
        </w:rPr>
        <w:tab/>
        <w:t>Equity price risk</w:t>
      </w:r>
    </w:p>
    <w:p w14:paraId="236FA12A" w14:textId="77777777" w:rsidR="007476D6" w:rsidRPr="00297A65" w:rsidRDefault="007476D6" w:rsidP="007476D6">
      <w:pPr>
        <w:autoSpaceDE w:val="0"/>
        <w:autoSpaceDN w:val="0"/>
        <w:adjustRightInd w:val="0"/>
        <w:spacing w:line="240" w:lineRule="exact"/>
        <w:ind w:left="540" w:hanging="459"/>
        <w:contextualSpacing/>
        <w:jc w:val="thaiDistribute"/>
        <w:rPr>
          <w:rFonts w:ascii="CordiaUPC" w:hAnsi="CordiaUPC" w:cs="CordiaUPC"/>
          <w:color w:val="000000"/>
          <w:sz w:val="26"/>
          <w:szCs w:val="26"/>
          <w:lang w:val="en-US" w:bidi="th-TH"/>
        </w:rPr>
      </w:pPr>
    </w:p>
    <w:p w14:paraId="0C868028" w14:textId="77777777" w:rsidR="007476D6" w:rsidRPr="00297A65" w:rsidRDefault="007476D6" w:rsidP="007476D6">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ab/>
        <w:t>Equity price risk is the risk that the Bank and its subsidiaries’ earnings or value of financial assets may fluctuate due to changes in the price of equities.</w:t>
      </w:r>
    </w:p>
    <w:p w14:paraId="1EEF4557" w14:textId="77777777" w:rsidR="007476D6" w:rsidRPr="00297A65" w:rsidRDefault="007476D6" w:rsidP="007476D6">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5C43E708" w14:textId="77777777" w:rsidR="007476D6" w:rsidRPr="00297A65" w:rsidRDefault="007476D6" w:rsidP="007476D6">
      <w:pPr>
        <w:autoSpaceDE w:val="0"/>
        <w:autoSpaceDN w:val="0"/>
        <w:adjustRightInd w:val="0"/>
        <w:spacing w:line="240" w:lineRule="exact"/>
        <w:ind w:left="540" w:hanging="459"/>
        <w:jc w:val="thaiDistribute"/>
        <w:rPr>
          <w:rFonts w:ascii="CordiaUPC" w:hAnsi="CordiaUPC" w:cs="CordiaUPC"/>
          <w:strike/>
          <w:sz w:val="26"/>
          <w:szCs w:val="26"/>
          <w:lang w:val="en-US" w:bidi="th-TH"/>
        </w:rPr>
      </w:pPr>
      <w:r w:rsidRPr="00297A65">
        <w:rPr>
          <w:rFonts w:ascii="CordiaUPC" w:hAnsi="CordiaUPC" w:cs="CordiaUPC" w:hint="cs"/>
          <w:color w:val="000000"/>
          <w:sz w:val="26"/>
          <w:szCs w:val="26"/>
          <w:lang w:val="en-US" w:bidi="th-TH"/>
        </w:rPr>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Pr="00297A65">
        <w:rPr>
          <w:rFonts w:ascii="CordiaUPC" w:hAnsi="CordiaUPC" w:cs="CordiaUPC" w:hint="cs"/>
          <w:sz w:val="26"/>
          <w:szCs w:val="26"/>
          <w:lang w:val="en-US" w:bidi="th-TH"/>
        </w:rPr>
        <w:t>Chief Executive Committee (CEC) and/or Board of Executive Directors (</w:t>
      </w:r>
      <w:proofErr w:type="spellStart"/>
      <w:r w:rsidRPr="00297A65">
        <w:rPr>
          <w:rFonts w:ascii="CordiaUPC" w:hAnsi="CordiaUPC" w:cs="CordiaUPC" w:hint="cs"/>
          <w:sz w:val="26"/>
          <w:szCs w:val="26"/>
          <w:lang w:val="en-US" w:bidi="th-TH"/>
        </w:rPr>
        <w:t>BoED</w:t>
      </w:r>
      <w:proofErr w:type="spellEnd"/>
      <w:r w:rsidRPr="00297A65">
        <w:rPr>
          <w:rFonts w:ascii="CordiaUPC" w:hAnsi="CordiaUPC" w:cs="CordiaUPC" w:hint="cs"/>
          <w:sz w:val="26"/>
          <w:szCs w:val="26"/>
          <w:lang w:val="en-US" w:bidi="th-TH"/>
        </w:rPr>
        <w:t xml:space="preserve">). All equity investments must comply with the bank-wide investment policy and framework, and related risk policies. </w:t>
      </w:r>
      <w:r w:rsidRPr="00297A65">
        <w:rPr>
          <w:rFonts w:ascii="CordiaUPC" w:hAnsi="CordiaUPC" w:cs="CordiaUPC" w:hint="cs"/>
          <w:sz w:val="26"/>
          <w:szCs w:val="26"/>
        </w:rPr>
        <w:t xml:space="preserve">The </w:t>
      </w:r>
      <w:r w:rsidRPr="00297A65">
        <w:rPr>
          <w:rFonts w:ascii="CordiaUPC" w:hAnsi="CordiaUPC" w:cs="CordiaUPC" w:hint="cs"/>
          <w:color w:val="000000"/>
          <w:sz w:val="26"/>
          <w:szCs w:val="26"/>
          <w:lang w:val="en-US" w:bidi="th-TH"/>
        </w:rPr>
        <w:t>Bank and its subsidiaries</w:t>
      </w:r>
      <w:r w:rsidRPr="00297A65">
        <w:rPr>
          <w:rFonts w:ascii="CordiaUPC" w:hAnsi="CordiaUPC" w:cs="CordiaUPC" w:hint="cs"/>
          <w:sz w:val="26"/>
          <w:szCs w:val="26"/>
        </w:rPr>
        <w:t xml:space="preserve"> have a policy to manage market risk by setting</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manageable limits on transactions, such as position limit and loss limits</w:t>
      </w:r>
      <w:r w:rsidRPr="00297A65">
        <w:rPr>
          <w:rFonts w:ascii="CordiaUPC" w:hAnsi="CordiaUPC" w:cs="CordiaUPC" w:hint="cs"/>
          <w:sz w:val="26"/>
          <w:szCs w:val="26"/>
          <w:cs/>
        </w:rPr>
        <w:t xml:space="preserve">. </w:t>
      </w:r>
      <w:r w:rsidRPr="00297A65">
        <w:rPr>
          <w:rFonts w:ascii="CordiaUPC" w:hAnsi="CordiaUPC" w:cs="CordiaUPC" w:hint="cs"/>
          <w:sz w:val="26"/>
          <w:szCs w:val="26"/>
        </w:rPr>
        <w:t>The Risk</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Control Unit, which is separated from front office and back office functions, is</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responsible for control of risk and reporting on compliance with the various limits to the</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 xml:space="preserve">related business unit and related management, </w:t>
      </w:r>
      <w:proofErr w:type="gramStart"/>
      <w:r w:rsidRPr="00297A65">
        <w:rPr>
          <w:rFonts w:ascii="CordiaUPC" w:hAnsi="CordiaUPC" w:cs="CordiaUPC" w:hint="cs"/>
          <w:sz w:val="26"/>
          <w:szCs w:val="26"/>
        </w:rPr>
        <w:t>in order to</w:t>
      </w:r>
      <w:proofErr w:type="gramEnd"/>
      <w:r w:rsidRPr="00297A65">
        <w:rPr>
          <w:rFonts w:ascii="CordiaUPC" w:hAnsi="CordiaUPC" w:cs="CordiaUPC" w:hint="cs"/>
          <w:sz w:val="26"/>
          <w:szCs w:val="26"/>
        </w:rPr>
        <w:t xml:space="preserve"> facilitate</w:t>
      </w:r>
      <w:r w:rsidRPr="00297A65">
        <w:rPr>
          <w:rFonts w:ascii="CordiaUPC" w:hAnsi="CordiaUPC" w:cs="CordiaUPC" w:hint="cs"/>
          <w:sz w:val="26"/>
          <w:szCs w:val="26"/>
          <w:cs/>
          <w:lang w:bidi="th-TH"/>
        </w:rPr>
        <w:t xml:space="preserve"> </w:t>
      </w:r>
      <w:r w:rsidRPr="00297A65">
        <w:rPr>
          <w:rFonts w:ascii="CordiaUPC" w:hAnsi="CordiaUPC" w:cs="CordiaUPC" w:hint="cs"/>
          <w:sz w:val="26"/>
          <w:szCs w:val="26"/>
        </w:rPr>
        <w:t>responsive risk management.</w:t>
      </w:r>
      <w:r w:rsidRPr="00297A65">
        <w:rPr>
          <w:rFonts w:ascii="CordiaUPC" w:hAnsi="CordiaUPC" w:cs="CordiaUPC" w:hint="cs"/>
          <w:sz w:val="26"/>
          <w:szCs w:val="26"/>
          <w:cs/>
          <w:lang w:bidi="th-TH"/>
        </w:rPr>
        <w:t xml:space="preserve"> </w:t>
      </w:r>
    </w:p>
    <w:p w14:paraId="3403023C" w14:textId="77777777" w:rsidR="007476D6" w:rsidRPr="00297A65" w:rsidRDefault="007476D6" w:rsidP="007476D6">
      <w:pPr>
        <w:pStyle w:val="block"/>
        <w:spacing w:after="0" w:line="240" w:lineRule="exact"/>
        <w:ind w:left="540" w:hanging="459"/>
        <w:jc w:val="both"/>
        <w:rPr>
          <w:rFonts w:ascii="CordiaUPC" w:hAnsi="CordiaUPC" w:cs="CordiaUPC"/>
          <w:i/>
          <w:iCs/>
          <w:sz w:val="26"/>
          <w:szCs w:val="26"/>
          <w:highlight w:val="cyan"/>
          <w:lang w:val="en-US"/>
        </w:rPr>
      </w:pPr>
    </w:p>
    <w:p w14:paraId="727999F3" w14:textId="2FB73C6A" w:rsidR="007476D6" w:rsidRPr="00297A65" w:rsidRDefault="007476D6" w:rsidP="007476D6">
      <w:pPr>
        <w:pStyle w:val="block"/>
        <w:spacing w:after="0" w:line="240" w:lineRule="exact"/>
        <w:ind w:left="540" w:hanging="459"/>
        <w:jc w:val="both"/>
        <w:rPr>
          <w:rFonts w:ascii="CordiaUPC" w:hAnsi="CordiaUPC" w:cs="CordiaUPC"/>
          <w:sz w:val="26"/>
          <w:szCs w:val="26"/>
          <w:lang w:val="en-US" w:bidi="th-TH"/>
        </w:rPr>
      </w:pPr>
      <w:r w:rsidRPr="00297A65">
        <w:rPr>
          <w:rFonts w:ascii="CordiaUPC" w:hAnsi="CordiaUPC" w:cs="CordiaUPC" w:hint="cs"/>
          <w:sz w:val="26"/>
          <w:szCs w:val="26"/>
          <w:lang w:val="en-US"/>
        </w:rPr>
        <w:tab/>
        <w:t xml:space="preserve">As at </w:t>
      </w: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r w:rsidRPr="00297A65">
        <w:rPr>
          <w:rFonts w:ascii="CordiaUPC" w:hAnsi="CordiaUPC" w:cs="CordiaUPC" w:hint="cs"/>
          <w:sz w:val="26"/>
          <w:szCs w:val="26"/>
          <w:lang w:val="en-US"/>
        </w:rPr>
        <w:t>, a subsidiary had equity investments are listed on Stock Exchange of Thailand</w:t>
      </w:r>
      <w:r w:rsidRPr="00297A65">
        <w:rPr>
          <w:rFonts w:ascii="CordiaUPC" w:hAnsi="CordiaUPC" w:cs="CordiaUPC" w:hint="cs"/>
          <w:sz w:val="26"/>
          <w:szCs w:val="26"/>
          <w:cs/>
          <w:lang w:val="en-US" w:bidi="th-TH"/>
        </w:rPr>
        <w:t xml:space="preserve"> </w:t>
      </w:r>
      <w:r w:rsidRPr="00297A65">
        <w:rPr>
          <w:rFonts w:ascii="CordiaUPC" w:hAnsi="CordiaUPC" w:cs="CordiaUPC" w:hint="cs"/>
          <w:sz w:val="26"/>
          <w:szCs w:val="26"/>
          <w:lang w:val="en-US" w:bidi="th-TH"/>
        </w:rPr>
        <w:t xml:space="preserve">at Baht </w:t>
      </w:r>
      <w:r w:rsidR="00C757E5">
        <w:rPr>
          <w:rFonts w:ascii="CordiaUPC" w:hAnsi="CordiaUPC" w:cs="CordiaUPC"/>
          <w:sz w:val="26"/>
          <w:szCs w:val="26"/>
          <w:lang w:val="en-US" w:bidi="th-TH"/>
        </w:rPr>
        <w:t>458</w:t>
      </w:r>
      <w:r w:rsidRPr="00297A65">
        <w:rPr>
          <w:rFonts w:ascii="CordiaUPC" w:hAnsi="CordiaUPC" w:cs="CordiaUPC" w:hint="cs"/>
          <w:sz w:val="26"/>
          <w:szCs w:val="26"/>
          <w:lang w:val="en-US" w:bidi="th-TH"/>
        </w:rPr>
        <w:t xml:space="preserve"> million</w:t>
      </w:r>
      <w:r>
        <w:rPr>
          <w:rFonts w:ascii="CordiaUPC" w:hAnsi="CordiaUPC" w:cs="CordiaUPC"/>
          <w:sz w:val="26"/>
          <w:szCs w:val="26"/>
          <w:lang w:val="en-US" w:bidi="th-TH"/>
        </w:rPr>
        <w:t xml:space="preserve"> </w:t>
      </w:r>
      <w:r>
        <w:rPr>
          <w:rFonts w:ascii="CordiaUPC" w:hAnsi="CordiaUPC" w:cs="CordiaUPC"/>
          <w:sz w:val="26"/>
          <w:szCs w:val="26"/>
          <w:lang w:val="en-US" w:bidi="th-TH"/>
        </w:rPr>
        <w:br/>
      </w:r>
      <w:r w:rsidRPr="00BA7FB4">
        <w:rPr>
          <w:rFonts w:ascii="CordiaUPC" w:hAnsi="CordiaUPC" w:cs="CordiaUPC"/>
          <w:i/>
          <w:iCs/>
          <w:sz w:val="26"/>
          <w:szCs w:val="26"/>
          <w:lang w:val="en-US" w:bidi="th-TH"/>
        </w:rPr>
        <w:t>(</w:t>
      </w:r>
      <w:r w:rsidRPr="00BA7FB4">
        <w:rPr>
          <w:rFonts w:ascii="CordiaUPC" w:hAnsi="CordiaUPC" w:cs="CordiaUPC"/>
          <w:i/>
          <w:iCs/>
          <w:spacing w:val="-4"/>
          <w:sz w:val="26"/>
          <w:szCs w:val="26"/>
          <w:lang w:val="en-US"/>
        </w:rPr>
        <w:t xml:space="preserve">31 December </w:t>
      </w:r>
      <w:proofErr w:type="gramStart"/>
      <w:r w:rsidRPr="00BA7FB4">
        <w:rPr>
          <w:rFonts w:ascii="CordiaUPC" w:hAnsi="CordiaUPC" w:cs="CordiaUPC" w:hint="cs"/>
          <w:i/>
          <w:iCs/>
          <w:spacing w:val="-4"/>
          <w:sz w:val="26"/>
          <w:szCs w:val="26"/>
          <w:lang w:val="en-US"/>
        </w:rPr>
        <w:t>20</w:t>
      </w:r>
      <w:r w:rsidRPr="00BA7FB4">
        <w:rPr>
          <w:rFonts w:ascii="CordiaUPC" w:hAnsi="CordiaUPC" w:cs="CordiaUPC"/>
          <w:i/>
          <w:iCs/>
          <w:spacing w:val="-4"/>
          <w:sz w:val="26"/>
          <w:szCs w:val="26"/>
          <w:lang w:val="en-US"/>
        </w:rPr>
        <w:t>20 :</w:t>
      </w:r>
      <w:proofErr w:type="gramEnd"/>
      <w:r w:rsidRPr="00BA7FB4">
        <w:rPr>
          <w:rFonts w:ascii="CordiaUPC" w:hAnsi="CordiaUPC" w:cs="CordiaUPC" w:hint="cs"/>
          <w:i/>
          <w:iCs/>
          <w:spacing w:val="-4"/>
          <w:sz w:val="26"/>
          <w:szCs w:val="26"/>
          <w:lang w:val="en-US"/>
        </w:rPr>
        <w:t xml:space="preserve"> Baht</w:t>
      </w:r>
      <w:r w:rsidRPr="00BA7FB4">
        <w:rPr>
          <w:rFonts w:ascii="CordiaUPC" w:hAnsi="CordiaUPC" w:cs="CordiaUPC"/>
          <w:i/>
          <w:iCs/>
          <w:sz w:val="26"/>
          <w:szCs w:val="26"/>
        </w:rPr>
        <w:t xml:space="preserve"> 1,304 million</w:t>
      </w:r>
      <w:r w:rsidRPr="00B32863">
        <w:rPr>
          <w:rFonts w:ascii="CordiaUPC" w:hAnsi="CordiaUPC" w:cs="CordiaUPC"/>
          <w:sz w:val="26"/>
          <w:szCs w:val="26"/>
        </w:rPr>
        <w:t>)</w:t>
      </w:r>
      <w:r w:rsidRPr="00B32863">
        <w:rPr>
          <w:rFonts w:ascii="CordiaUPC" w:hAnsi="CordiaUPC" w:cs="CordiaUPC" w:hint="cs"/>
          <w:sz w:val="26"/>
          <w:szCs w:val="26"/>
          <w:lang w:val="en-US" w:bidi="th-TH"/>
        </w:rPr>
        <w:t xml:space="preserve"> </w:t>
      </w:r>
      <w:r w:rsidRPr="00B32863">
        <w:rPr>
          <w:rFonts w:ascii="CordiaUPC" w:hAnsi="CordiaUPC" w:cs="CordiaUPC"/>
          <w:sz w:val="26"/>
          <w:szCs w:val="26"/>
          <w:lang w:val="en-US" w:bidi="th-TH"/>
        </w:rPr>
        <w:t xml:space="preserve"> </w:t>
      </w:r>
      <w:r w:rsidRPr="00B32863">
        <w:rPr>
          <w:rFonts w:ascii="CordiaUPC" w:hAnsi="CordiaUPC" w:cs="CordiaUPC" w:hint="cs"/>
          <w:sz w:val="26"/>
          <w:szCs w:val="26"/>
          <w:lang w:val="en-US" w:bidi="th-TH"/>
        </w:rPr>
        <w:t xml:space="preserve">with the mark to market value at Baht </w:t>
      </w:r>
      <w:r w:rsidR="00C757E5" w:rsidRPr="00B32863">
        <w:rPr>
          <w:rFonts w:ascii="CordiaUPC" w:hAnsi="CordiaUPC" w:cs="CordiaUPC"/>
          <w:sz w:val="26"/>
          <w:szCs w:val="26"/>
          <w:lang w:val="en-US" w:bidi="th-TH"/>
        </w:rPr>
        <w:t>228</w:t>
      </w:r>
      <w:r w:rsidRPr="00B32863">
        <w:rPr>
          <w:rFonts w:ascii="CordiaUPC" w:hAnsi="CordiaUPC" w:cs="CordiaUPC" w:hint="cs"/>
          <w:sz w:val="26"/>
          <w:szCs w:val="26"/>
          <w:cs/>
          <w:lang w:val="en-US" w:bidi="th-TH"/>
        </w:rPr>
        <w:t xml:space="preserve"> </w:t>
      </w:r>
      <w:r w:rsidRPr="00B32863">
        <w:rPr>
          <w:rFonts w:ascii="CordiaUPC" w:hAnsi="CordiaUPC" w:cs="CordiaUPC" w:hint="cs"/>
          <w:sz w:val="26"/>
          <w:szCs w:val="26"/>
          <w:lang w:val="en-US" w:bidi="th-TH"/>
        </w:rPr>
        <w:t>million.</w:t>
      </w:r>
      <w:r w:rsidRPr="00B32863">
        <w:rPr>
          <w:rFonts w:ascii="CordiaUPC" w:hAnsi="CordiaUPC" w:cs="CordiaUPC"/>
          <w:sz w:val="26"/>
          <w:szCs w:val="26"/>
          <w:lang w:val="en-US" w:bidi="th-TH"/>
        </w:rPr>
        <w:t xml:space="preserve"> </w:t>
      </w:r>
      <w:bookmarkStart w:id="5" w:name="_Hlk76138235"/>
      <w:r w:rsidRPr="00BA7FB4">
        <w:rPr>
          <w:rFonts w:ascii="CordiaUPC" w:hAnsi="CordiaUPC" w:cs="CordiaUPC"/>
          <w:i/>
          <w:iCs/>
          <w:sz w:val="26"/>
          <w:szCs w:val="26"/>
          <w:lang w:val="en-US" w:bidi="th-TH"/>
        </w:rPr>
        <w:t>(</w:t>
      </w:r>
      <w:r w:rsidRPr="00BA7FB4">
        <w:rPr>
          <w:rFonts w:ascii="CordiaUPC" w:hAnsi="CordiaUPC" w:cs="CordiaUPC"/>
          <w:i/>
          <w:iCs/>
          <w:spacing w:val="-4"/>
          <w:sz w:val="26"/>
          <w:szCs w:val="26"/>
          <w:lang w:val="en-US"/>
        </w:rPr>
        <w:t xml:space="preserve">31 December </w:t>
      </w:r>
      <w:proofErr w:type="gramStart"/>
      <w:r w:rsidRPr="00BA7FB4">
        <w:rPr>
          <w:rFonts w:ascii="CordiaUPC" w:hAnsi="CordiaUPC" w:cs="CordiaUPC" w:hint="cs"/>
          <w:i/>
          <w:iCs/>
          <w:spacing w:val="-4"/>
          <w:sz w:val="26"/>
          <w:szCs w:val="26"/>
          <w:lang w:val="en-US"/>
        </w:rPr>
        <w:t>20</w:t>
      </w:r>
      <w:r w:rsidRPr="00BA7FB4">
        <w:rPr>
          <w:rFonts w:ascii="CordiaUPC" w:hAnsi="CordiaUPC" w:cs="CordiaUPC"/>
          <w:i/>
          <w:iCs/>
          <w:spacing w:val="-4"/>
          <w:sz w:val="26"/>
          <w:szCs w:val="26"/>
          <w:lang w:val="en-US"/>
        </w:rPr>
        <w:t>20 :</w:t>
      </w:r>
      <w:proofErr w:type="gramEnd"/>
      <w:r w:rsidRPr="00BA7FB4">
        <w:rPr>
          <w:rFonts w:ascii="CordiaUPC" w:hAnsi="CordiaUPC" w:cs="CordiaUPC" w:hint="cs"/>
          <w:i/>
          <w:iCs/>
          <w:spacing w:val="-4"/>
          <w:sz w:val="26"/>
          <w:szCs w:val="26"/>
          <w:lang w:val="en-US"/>
        </w:rPr>
        <w:t xml:space="preserve"> Baht</w:t>
      </w:r>
      <w:r w:rsidRPr="00BA7FB4">
        <w:rPr>
          <w:rFonts w:ascii="CordiaUPC" w:hAnsi="CordiaUPC" w:cs="CordiaUPC"/>
          <w:i/>
          <w:iCs/>
          <w:sz w:val="26"/>
          <w:szCs w:val="26"/>
        </w:rPr>
        <w:t xml:space="preserve"> 910 million)</w:t>
      </w:r>
      <w:bookmarkEnd w:id="5"/>
    </w:p>
    <w:p w14:paraId="3E13FD88" w14:textId="77777777" w:rsidR="007476D6" w:rsidRPr="00297A65" w:rsidRDefault="007476D6" w:rsidP="007476D6">
      <w:pPr>
        <w:pStyle w:val="block"/>
        <w:spacing w:after="0" w:line="240" w:lineRule="exact"/>
        <w:ind w:left="540" w:hanging="459"/>
        <w:jc w:val="both"/>
        <w:rPr>
          <w:rFonts w:ascii="CordiaUPC" w:hAnsi="CordiaUPC" w:cs="CordiaUPC"/>
          <w:sz w:val="26"/>
          <w:szCs w:val="26"/>
          <w:lang w:val="en-US" w:bidi="th-TH"/>
        </w:rPr>
      </w:pPr>
    </w:p>
    <w:p w14:paraId="1FF226CC" w14:textId="77777777" w:rsidR="007476D6" w:rsidRPr="00297A65" w:rsidRDefault="007476D6" w:rsidP="007476D6">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Pr>
          <w:rFonts w:ascii="CordiaUPC" w:hAnsi="CordiaUPC" w:cs="CordiaUPC"/>
          <w:i/>
          <w:iCs/>
          <w:color w:val="000000"/>
          <w:sz w:val="26"/>
          <w:szCs w:val="26"/>
          <w:lang w:val="en-US" w:bidi="th-TH"/>
        </w:rPr>
        <w:t>5</w:t>
      </w:r>
      <w:r w:rsidRPr="00297A65">
        <w:rPr>
          <w:rFonts w:ascii="CordiaUPC" w:hAnsi="CordiaUPC" w:cs="CordiaUPC" w:hint="cs"/>
          <w:i/>
          <w:iCs/>
          <w:color w:val="000000"/>
          <w:sz w:val="26"/>
          <w:szCs w:val="26"/>
          <w:lang w:val="en-US" w:bidi="th-TH"/>
        </w:rPr>
        <w:t>.2.4</w:t>
      </w:r>
      <w:r w:rsidRPr="00297A65">
        <w:rPr>
          <w:rFonts w:ascii="CordiaUPC" w:hAnsi="CordiaUPC" w:cs="CordiaUPC" w:hint="cs"/>
          <w:i/>
          <w:iCs/>
          <w:color w:val="000000"/>
          <w:sz w:val="26"/>
          <w:szCs w:val="26"/>
          <w:lang w:val="en-US" w:bidi="th-TH"/>
        </w:rPr>
        <w:tab/>
        <w:t>Sensitivity analysis</w:t>
      </w:r>
    </w:p>
    <w:p w14:paraId="27C7122A" w14:textId="77777777" w:rsidR="007476D6" w:rsidRPr="00297A65" w:rsidRDefault="007476D6" w:rsidP="007476D6">
      <w:pPr>
        <w:suppressAutoHyphens/>
        <w:spacing w:line="240" w:lineRule="exact"/>
        <w:ind w:left="540" w:hanging="459"/>
        <w:rPr>
          <w:rFonts w:ascii="CordiaUPC" w:eastAsia="Times New Roman" w:hAnsi="CordiaUPC" w:cs="CordiaUPC"/>
          <w:sz w:val="26"/>
          <w:szCs w:val="26"/>
          <w:lang w:eastAsia="zh-CN"/>
        </w:rPr>
      </w:pPr>
    </w:p>
    <w:p w14:paraId="1B1095A0" w14:textId="77777777" w:rsidR="007476D6" w:rsidRPr="00297A65" w:rsidRDefault="007476D6" w:rsidP="007476D6">
      <w:pPr>
        <w:spacing w:line="240" w:lineRule="exact"/>
        <w:ind w:left="540" w:hanging="459"/>
        <w:jc w:val="thaiDistribute"/>
        <w:rPr>
          <w:rFonts w:ascii="CordiaUPC" w:hAnsi="CordiaUPC" w:cs="CordiaUPC"/>
          <w:i/>
          <w:iCs/>
          <w:sz w:val="26"/>
          <w:szCs w:val="26"/>
        </w:rPr>
      </w:pPr>
      <w:r w:rsidRPr="00297A65">
        <w:rPr>
          <w:rFonts w:ascii="CordiaUPC" w:hAnsi="CordiaUPC" w:cs="CordiaUPC" w:hint="cs"/>
          <w:i/>
          <w:iCs/>
          <w:sz w:val="26"/>
          <w:szCs w:val="26"/>
        </w:rPr>
        <w:tab/>
        <w:t>Market risk in the trading book</w:t>
      </w:r>
    </w:p>
    <w:p w14:paraId="6648CFB9" w14:textId="77777777" w:rsidR="007476D6" w:rsidRPr="00297A65" w:rsidRDefault="007476D6" w:rsidP="007476D6">
      <w:pPr>
        <w:spacing w:line="240" w:lineRule="exact"/>
        <w:ind w:left="540" w:hanging="459"/>
        <w:jc w:val="thaiDistribute"/>
        <w:rPr>
          <w:rFonts w:ascii="CordiaUPC" w:hAnsi="CordiaUPC" w:cs="CordiaUPC"/>
          <w:sz w:val="26"/>
          <w:szCs w:val="26"/>
        </w:rPr>
      </w:pPr>
    </w:p>
    <w:p w14:paraId="1255D9AE" w14:textId="77777777" w:rsidR="007476D6" w:rsidRPr="00297A65" w:rsidRDefault="007476D6" w:rsidP="007476D6">
      <w:pPr>
        <w:spacing w:line="240" w:lineRule="exact"/>
        <w:ind w:left="540" w:hanging="459"/>
        <w:jc w:val="thaiDistribute"/>
        <w:rPr>
          <w:rFonts w:ascii="CordiaUPC" w:hAnsi="CordiaUPC" w:cs="CordiaUPC"/>
          <w:sz w:val="26"/>
          <w:szCs w:val="26"/>
        </w:rPr>
      </w:pPr>
      <w:r w:rsidRPr="00297A65">
        <w:rPr>
          <w:rFonts w:ascii="CordiaUPC" w:hAnsi="CordiaUPC" w:cs="CordiaUPC" w:hint="cs"/>
          <w:sz w:val="26"/>
          <w:szCs w:val="26"/>
        </w:rPr>
        <w:tab/>
        <w:t xml:space="preserve">The Bank and its subsidiaries use </w:t>
      </w:r>
      <w:proofErr w:type="gramStart"/>
      <w:r w:rsidRPr="00297A65">
        <w:rPr>
          <w:rFonts w:ascii="CordiaUPC" w:hAnsi="CordiaUPC" w:cs="CordiaUPC" w:hint="cs"/>
          <w:sz w:val="26"/>
          <w:szCs w:val="26"/>
        </w:rPr>
        <w:t>a number of</w:t>
      </w:r>
      <w:proofErr w:type="gramEnd"/>
      <w:r w:rsidRPr="00297A65">
        <w:rPr>
          <w:rFonts w:ascii="CordiaUPC" w:hAnsi="CordiaUPC" w:cs="CordiaUPC" w:hint="cs"/>
          <w:sz w:val="26"/>
          <w:szCs w:val="26"/>
        </w:rPr>
        <w:t xml:space="preserve">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028CAA27" w14:textId="77777777" w:rsidR="007476D6" w:rsidRPr="00297A65" w:rsidRDefault="007476D6" w:rsidP="007476D6">
      <w:pPr>
        <w:spacing w:line="240" w:lineRule="exact"/>
        <w:ind w:left="540" w:hanging="459"/>
        <w:rPr>
          <w:rFonts w:ascii="CordiaUPC" w:hAnsi="CordiaUPC" w:cs="CordiaUPC"/>
          <w:sz w:val="26"/>
          <w:szCs w:val="26"/>
        </w:rPr>
      </w:pPr>
      <w:r w:rsidRPr="00297A65">
        <w:rPr>
          <w:rFonts w:ascii="CordiaUPC" w:hAnsi="CordiaUPC" w:cs="CordiaUPC" w:hint="cs"/>
          <w:sz w:val="26"/>
          <w:szCs w:val="26"/>
        </w:rPr>
        <w:t> </w:t>
      </w:r>
    </w:p>
    <w:p w14:paraId="696847A6" w14:textId="44623509" w:rsidR="007476D6" w:rsidRDefault="007476D6" w:rsidP="007476D6">
      <w:pPr>
        <w:spacing w:line="240" w:lineRule="exact"/>
        <w:ind w:left="540" w:hanging="459"/>
        <w:jc w:val="thaiDistribute"/>
        <w:rPr>
          <w:rFonts w:ascii="CordiaUPC" w:hAnsi="CordiaUPC" w:cs="CordiaUPC"/>
          <w:sz w:val="26"/>
          <w:szCs w:val="26"/>
        </w:rPr>
      </w:pPr>
      <w:r w:rsidRPr="00297A65">
        <w:rPr>
          <w:rFonts w:ascii="CordiaUPC" w:hAnsi="CordiaUPC" w:cs="CordiaUPC" w:hint="cs"/>
          <w:sz w:val="26"/>
          <w:szCs w:val="26"/>
        </w:rPr>
        <w:tab/>
        <w:t xml:space="preserve">The methodology and parameters that the Bank and </w:t>
      </w:r>
      <w:proofErr w:type="spellStart"/>
      <w:r w:rsidRPr="00297A65">
        <w:rPr>
          <w:rFonts w:ascii="CordiaUPC" w:hAnsi="CordiaUPC" w:cs="CordiaUPC" w:hint="cs"/>
          <w:sz w:val="26"/>
          <w:szCs w:val="26"/>
        </w:rPr>
        <w:t>Thanachart</w:t>
      </w:r>
      <w:proofErr w:type="spellEnd"/>
      <w:r w:rsidRPr="00297A65">
        <w:rPr>
          <w:rFonts w:ascii="CordiaUPC" w:hAnsi="CordiaUPC" w:cs="CordiaUPC" w:hint="cs"/>
          <w:sz w:val="26"/>
          <w:szCs w:val="26"/>
        </w:rPr>
        <w:t xml:space="preserve"> Bank (“TBANK”) used to calculate these sensitivity measurements are in accordance with international standard whereby the measurement </w:t>
      </w:r>
      <w:r w:rsidR="00DC2B2E" w:rsidRPr="008A0E1D">
        <w:rPr>
          <w:rFonts w:ascii="CordiaUPC" w:hAnsi="CordiaUPC" w:cs="CordiaUPC"/>
          <w:sz w:val="26"/>
          <w:szCs w:val="26"/>
          <w:lang w:val="en-US" w:bidi="th-TH"/>
        </w:rPr>
        <w:t>is</w:t>
      </w:r>
      <w:r w:rsidRPr="00297A65">
        <w:rPr>
          <w:rFonts w:ascii="CordiaUPC" w:hAnsi="CordiaUPC" w:cs="CordiaUPC" w:hint="cs"/>
          <w:sz w:val="26"/>
          <w:szCs w:val="26"/>
        </w:rPr>
        <w:t xml:space="preserve"> different in certain detail. As at </w:t>
      </w: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r w:rsidRPr="00B33C82">
        <w:rPr>
          <w:rFonts w:ascii="CordiaUPC" w:hAnsi="CordiaUPC" w:cs="CordiaUPC"/>
          <w:color w:val="000000"/>
          <w:sz w:val="26"/>
          <w:szCs w:val="26"/>
          <w:lang w:val="en-US" w:bidi="th-TH"/>
        </w:rPr>
        <w:t xml:space="preserve"> </w:t>
      </w:r>
      <w:r>
        <w:rPr>
          <w:rFonts w:ascii="CordiaUPC" w:hAnsi="CordiaUPC" w:cs="CordiaUPC"/>
          <w:color w:val="000000"/>
          <w:sz w:val="26"/>
          <w:szCs w:val="26"/>
          <w:lang w:val="en-US" w:bidi="th-TH"/>
        </w:rPr>
        <w:t xml:space="preserve">and </w:t>
      </w:r>
      <w:r>
        <w:rPr>
          <w:rFonts w:ascii="CordiaUPC" w:hAnsi="CordiaUPC" w:cs="CordiaUPC" w:hint="cs"/>
          <w:color w:val="000000"/>
          <w:sz w:val="26"/>
          <w:szCs w:val="26"/>
          <w:cs/>
          <w:lang w:val="en-US" w:bidi="th-TH"/>
        </w:rPr>
        <w:t xml:space="preserve">31 </w:t>
      </w:r>
      <w:r>
        <w:rPr>
          <w:rFonts w:ascii="CordiaUPC" w:hAnsi="CordiaUPC" w:cs="CordiaUPC"/>
          <w:color w:val="000000"/>
          <w:sz w:val="26"/>
          <w:szCs w:val="26"/>
          <w:lang w:val="en-US" w:bidi="th-TH"/>
        </w:rPr>
        <w:t>December 2020</w:t>
      </w:r>
      <w:r w:rsidRPr="00297A65">
        <w:rPr>
          <w:rFonts w:ascii="CordiaUPC" w:hAnsi="CordiaUPC" w:cs="CordiaUPC" w:hint="cs"/>
          <w:sz w:val="26"/>
          <w:szCs w:val="26"/>
        </w:rPr>
        <w:t>, the key sensitivities are as follow</w:t>
      </w:r>
      <w:r w:rsidR="002A3E01">
        <w:rPr>
          <w:rFonts w:ascii="CordiaUPC" w:hAnsi="CordiaUPC" w:cs="CordiaUPC"/>
          <w:sz w:val="26"/>
          <w:szCs w:val="26"/>
        </w:rPr>
        <w:t>s</w:t>
      </w:r>
      <w:r w:rsidRPr="00297A65">
        <w:rPr>
          <w:rFonts w:ascii="CordiaUPC" w:hAnsi="CordiaUPC" w:cs="CordiaUPC" w:hint="cs"/>
          <w:sz w:val="26"/>
          <w:szCs w:val="26"/>
        </w:rPr>
        <w:t xml:space="preserve">: </w:t>
      </w:r>
    </w:p>
    <w:p w14:paraId="60918EF6" w14:textId="77777777" w:rsidR="007476D6" w:rsidRPr="00297A65" w:rsidRDefault="007476D6" w:rsidP="007476D6">
      <w:pPr>
        <w:spacing w:line="240" w:lineRule="exact"/>
        <w:ind w:left="540" w:hanging="459"/>
        <w:jc w:val="thaiDistribute"/>
        <w:rPr>
          <w:rFonts w:ascii="CordiaUPC" w:hAnsi="CordiaUPC" w:cs="CordiaUPC"/>
          <w:sz w:val="26"/>
          <w:szCs w:val="26"/>
        </w:rPr>
      </w:pPr>
    </w:p>
    <w:p w14:paraId="4B26542D" w14:textId="77777777" w:rsidR="007476D6" w:rsidRPr="000536BB" w:rsidRDefault="007476D6" w:rsidP="007476D6">
      <w:pPr>
        <w:spacing w:line="240" w:lineRule="exact"/>
        <w:ind w:left="567" w:right="-606"/>
        <w:jc w:val="thaiDistribute"/>
        <w:rPr>
          <w:rFonts w:ascii="CordiaUPC" w:hAnsi="CordiaUPC" w:cs="CordiaUPC"/>
          <w:b/>
          <w:bCs/>
          <w:sz w:val="26"/>
          <w:szCs w:val="26"/>
        </w:rPr>
      </w:pPr>
      <w:r>
        <w:rPr>
          <w:rFonts w:ascii="CordiaUPC" w:eastAsia="Times New Roman" w:hAnsi="CordiaUPC" w:cs="CordiaUPC"/>
          <w:b/>
          <w:bCs/>
          <w:i/>
          <w:iCs/>
          <w:sz w:val="26"/>
          <w:szCs w:val="26"/>
        </w:rPr>
        <w:t xml:space="preserve">At </w:t>
      </w:r>
      <w:r w:rsidRPr="006B1FE8">
        <w:rPr>
          <w:rFonts w:ascii="CordiaUPC" w:eastAsia="Times New Roman" w:hAnsi="CordiaUPC" w:cs="CordiaUPC"/>
          <w:b/>
          <w:bCs/>
          <w:i/>
          <w:iCs/>
          <w:sz w:val="26"/>
          <w:szCs w:val="26"/>
        </w:rPr>
        <w:t>3</w:t>
      </w:r>
      <w:r>
        <w:rPr>
          <w:rFonts w:ascii="CordiaUPC" w:eastAsia="Times New Roman" w:hAnsi="CordiaUPC" w:cs="CordiaUPC"/>
          <w:b/>
          <w:bCs/>
          <w:i/>
          <w:iCs/>
          <w:sz w:val="26"/>
          <w:szCs w:val="26"/>
        </w:rPr>
        <w:t>0 June 2021</w:t>
      </w:r>
    </w:p>
    <w:p w14:paraId="18780FE7" w14:textId="77777777" w:rsidR="007476D6" w:rsidRPr="00B33C82" w:rsidRDefault="007476D6" w:rsidP="007476D6">
      <w:pPr>
        <w:spacing w:line="240" w:lineRule="exact"/>
        <w:ind w:left="540" w:hanging="114"/>
        <w:jc w:val="thaiDistribute"/>
        <w:rPr>
          <w:rFonts w:ascii="CordiaUPC" w:hAnsi="CordiaUPC" w:cs="CordiaUPC"/>
          <w:i/>
          <w:iCs/>
          <w:sz w:val="26"/>
          <w:szCs w:val="26"/>
        </w:rPr>
      </w:pPr>
    </w:p>
    <w:tbl>
      <w:tblPr>
        <w:tblW w:w="9738" w:type="dxa"/>
        <w:tblInd w:w="432" w:type="dxa"/>
        <w:tblLayout w:type="fixed"/>
        <w:tblLook w:val="04A0" w:firstRow="1" w:lastRow="0" w:firstColumn="1" w:lastColumn="0" w:noHBand="0" w:noVBand="1"/>
      </w:tblPr>
      <w:tblGrid>
        <w:gridCol w:w="1548"/>
        <w:gridCol w:w="3420"/>
        <w:gridCol w:w="1557"/>
        <w:gridCol w:w="3213"/>
      </w:tblGrid>
      <w:tr w:rsidR="007476D6" w:rsidRPr="00297A65" w14:paraId="305E70CA" w14:textId="77777777" w:rsidTr="000406A0">
        <w:tc>
          <w:tcPr>
            <w:tcW w:w="1548" w:type="dxa"/>
          </w:tcPr>
          <w:p w14:paraId="5106C451" w14:textId="77777777" w:rsidR="007476D6" w:rsidRPr="00297A65" w:rsidRDefault="007476D6" w:rsidP="000406A0">
            <w:pPr>
              <w:spacing w:line="240" w:lineRule="exact"/>
              <w:rPr>
                <w:rFonts w:ascii="CordiaUPC" w:hAnsi="CordiaUPC" w:cs="CordiaUPC"/>
                <w:sz w:val="26"/>
                <w:szCs w:val="26"/>
              </w:rPr>
            </w:pPr>
          </w:p>
        </w:tc>
        <w:tc>
          <w:tcPr>
            <w:tcW w:w="3420" w:type="dxa"/>
          </w:tcPr>
          <w:p w14:paraId="0BA6487F" w14:textId="77777777" w:rsidR="007476D6" w:rsidRPr="00297A65" w:rsidRDefault="007476D6" w:rsidP="000406A0">
            <w:pPr>
              <w:spacing w:line="240" w:lineRule="exact"/>
              <w:jc w:val="center"/>
              <w:rPr>
                <w:rFonts w:ascii="CordiaUPC" w:hAnsi="CordiaUPC" w:cs="CordiaUPC"/>
                <w:b/>
                <w:bCs/>
                <w:sz w:val="26"/>
                <w:szCs w:val="26"/>
              </w:rPr>
            </w:pPr>
            <w:r w:rsidRPr="00297A65">
              <w:rPr>
                <w:rFonts w:ascii="CordiaUPC" w:hAnsi="CordiaUPC" w:cs="CordiaUPC" w:hint="cs"/>
                <w:b/>
                <w:bCs/>
                <w:sz w:val="26"/>
                <w:szCs w:val="26"/>
              </w:rPr>
              <w:t>Bank only</w:t>
            </w:r>
          </w:p>
        </w:tc>
        <w:tc>
          <w:tcPr>
            <w:tcW w:w="1557" w:type="dxa"/>
          </w:tcPr>
          <w:p w14:paraId="0537E74A" w14:textId="77777777" w:rsidR="007476D6" w:rsidRPr="00297A65" w:rsidRDefault="007476D6" w:rsidP="000406A0">
            <w:pPr>
              <w:spacing w:line="240" w:lineRule="exact"/>
              <w:rPr>
                <w:rFonts w:ascii="CordiaUPC" w:hAnsi="CordiaUPC" w:cs="CordiaUPC"/>
                <w:b/>
                <w:bCs/>
                <w:sz w:val="26"/>
                <w:szCs w:val="26"/>
                <w:cs/>
              </w:rPr>
            </w:pPr>
          </w:p>
        </w:tc>
        <w:tc>
          <w:tcPr>
            <w:tcW w:w="3213" w:type="dxa"/>
          </w:tcPr>
          <w:p w14:paraId="4CB0A95F" w14:textId="77777777" w:rsidR="007476D6" w:rsidRPr="00297A65" w:rsidRDefault="007476D6" w:rsidP="000406A0">
            <w:pPr>
              <w:spacing w:line="240" w:lineRule="exact"/>
              <w:jc w:val="center"/>
              <w:rPr>
                <w:rFonts w:ascii="CordiaUPC" w:hAnsi="CordiaUPC" w:cs="CordiaUPC"/>
                <w:b/>
                <w:bCs/>
                <w:sz w:val="26"/>
                <w:szCs w:val="26"/>
              </w:rPr>
            </w:pPr>
            <w:r w:rsidRPr="00297A65">
              <w:rPr>
                <w:rFonts w:ascii="CordiaUPC" w:hAnsi="CordiaUPC" w:cs="CordiaUPC" w:hint="cs"/>
                <w:b/>
                <w:bCs/>
                <w:sz w:val="26"/>
                <w:szCs w:val="26"/>
              </w:rPr>
              <w:t>TBANK</w:t>
            </w:r>
          </w:p>
        </w:tc>
      </w:tr>
      <w:tr w:rsidR="007476D6" w:rsidRPr="00297A65" w14:paraId="58436584" w14:textId="77777777" w:rsidTr="000406A0">
        <w:tc>
          <w:tcPr>
            <w:tcW w:w="1548" w:type="dxa"/>
          </w:tcPr>
          <w:p w14:paraId="3219AF9A" w14:textId="77777777" w:rsidR="007476D6" w:rsidRPr="00297A65" w:rsidRDefault="007476D6" w:rsidP="000406A0">
            <w:pPr>
              <w:spacing w:line="240" w:lineRule="exact"/>
              <w:rPr>
                <w:rFonts w:ascii="CordiaUPC" w:hAnsi="CordiaUPC" w:cs="CordiaUPC"/>
                <w:sz w:val="26"/>
                <w:szCs w:val="26"/>
              </w:rPr>
            </w:pPr>
          </w:p>
        </w:tc>
        <w:tc>
          <w:tcPr>
            <w:tcW w:w="3420" w:type="dxa"/>
          </w:tcPr>
          <w:p w14:paraId="1E7285F5"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c>
          <w:tcPr>
            <w:tcW w:w="1557" w:type="dxa"/>
          </w:tcPr>
          <w:p w14:paraId="2A89C7C5" w14:textId="77777777" w:rsidR="007476D6" w:rsidRPr="00297A65" w:rsidRDefault="007476D6" w:rsidP="000406A0">
            <w:pPr>
              <w:spacing w:line="240" w:lineRule="exact"/>
              <w:rPr>
                <w:rFonts w:ascii="CordiaUPC" w:hAnsi="CordiaUPC" w:cs="CordiaUPC"/>
                <w:sz w:val="26"/>
                <w:szCs w:val="26"/>
                <w:cs/>
              </w:rPr>
            </w:pPr>
          </w:p>
        </w:tc>
        <w:tc>
          <w:tcPr>
            <w:tcW w:w="3213" w:type="dxa"/>
          </w:tcPr>
          <w:p w14:paraId="02C19A26"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r>
      <w:tr w:rsidR="007476D6" w:rsidRPr="00297A65" w14:paraId="53267922" w14:textId="77777777" w:rsidTr="000406A0">
        <w:tc>
          <w:tcPr>
            <w:tcW w:w="1548" w:type="dxa"/>
          </w:tcPr>
          <w:p w14:paraId="2C9A5E43" w14:textId="77777777" w:rsidR="007476D6" w:rsidRPr="00297A65" w:rsidRDefault="007476D6" w:rsidP="000406A0">
            <w:pPr>
              <w:spacing w:line="240" w:lineRule="exact"/>
              <w:rPr>
                <w:rFonts w:ascii="CordiaUPC" w:hAnsi="CordiaUPC" w:cs="CordiaUPC"/>
                <w:sz w:val="26"/>
                <w:szCs w:val="26"/>
              </w:rPr>
            </w:pPr>
          </w:p>
        </w:tc>
        <w:tc>
          <w:tcPr>
            <w:tcW w:w="3420" w:type="dxa"/>
          </w:tcPr>
          <w:p w14:paraId="391EEAA3"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c>
          <w:tcPr>
            <w:tcW w:w="1557" w:type="dxa"/>
          </w:tcPr>
          <w:p w14:paraId="721C2ED4" w14:textId="77777777" w:rsidR="007476D6" w:rsidRPr="00297A65" w:rsidRDefault="007476D6" w:rsidP="000406A0">
            <w:pPr>
              <w:spacing w:line="240" w:lineRule="exact"/>
              <w:rPr>
                <w:rFonts w:ascii="CordiaUPC" w:hAnsi="CordiaUPC" w:cs="CordiaUPC"/>
                <w:i/>
                <w:iCs/>
                <w:sz w:val="26"/>
                <w:szCs w:val="26"/>
              </w:rPr>
            </w:pPr>
          </w:p>
        </w:tc>
        <w:tc>
          <w:tcPr>
            <w:tcW w:w="3213" w:type="dxa"/>
          </w:tcPr>
          <w:p w14:paraId="3E3D5D06"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r>
      <w:tr w:rsidR="000A4A73" w:rsidRPr="00297A65" w14:paraId="165F1279" w14:textId="77777777" w:rsidTr="000A4A73">
        <w:tc>
          <w:tcPr>
            <w:tcW w:w="1548" w:type="dxa"/>
          </w:tcPr>
          <w:p w14:paraId="0601F1E9" w14:textId="77777777" w:rsidR="000A4A73" w:rsidRPr="00297A65" w:rsidRDefault="000A4A73" w:rsidP="000A4A73">
            <w:pPr>
              <w:spacing w:line="240" w:lineRule="exact"/>
              <w:rPr>
                <w:rFonts w:ascii="CordiaUPC" w:hAnsi="CordiaUPC" w:cs="CordiaUPC"/>
                <w:sz w:val="26"/>
                <w:szCs w:val="26"/>
                <w:cs/>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420" w:type="dxa"/>
            <w:shd w:val="clear" w:color="auto" w:fill="auto"/>
          </w:tcPr>
          <w:p w14:paraId="13AA21FB" w14:textId="3F2589CA" w:rsidR="000A4A73" w:rsidRPr="000A4A73" w:rsidRDefault="000A4A73" w:rsidP="000A4A73">
            <w:pPr>
              <w:tabs>
                <w:tab w:val="decimal" w:pos="2404"/>
              </w:tabs>
              <w:spacing w:line="240" w:lineRule="exact"/>
              <w:ind w:right="608"/>
              <w:rPr>
                <w:rFonts w:ascii="CordiaUPC" w:hAnsi="CordiaUPC" w:cs="CordiaUPC"/>
                <w:sz w:val="26"/>
                <w:szCs w:val="26"/>
                <w:lang w:bidi="th-TH"/>
              </w:rPr>
            </w:pPr>
            <w:r w:rsidRPr="000A4A73">
              <w:rPr>
                <w:rFonts w:ascii="CordiaUPC" w:hAnsi="CordiaUPC" w:cs="CordiaUPC"/>
                <w:sz w:val="26"/>
                <w:szCs w:val="26"/>
                <w:lang w:bidi="th-TH"/>
              </w:rPr>
              <w:t>(666)</w:t>
            </w:r>
          </w:p>
        </w:tc>
        <w:tc>
          <w:tcPr>
            <w:tcW w:w="1557" w:type="dxa"/>
            <w:shd w:val="clear" w:color="auto" w:fill="auto"/>
          </w:tcPr>
          <w:p w14:paraId="00E665B7" w14:textId="77777777" w:rsidR="000A4A73" w:rsidRPr="00297A65" w:rsidRDefault="000A4A73" w:rsidP="000A4A73">
            <w:pPr>
              <w:spacing w:line="240" w:lineRule="exact"/>
              <w:rPr>
                <w:rFonts w:ascii="CordiaUPC" w:hAnsi="CordiaUPC" w:cs="CordiaUPC"/>
                <w:sz w:val="26"/>
                <w:szCs w:val="26"/>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213" w:type="dxa"/>
            <w:shd w:val="clear" w:color="auto" w:fill="auto"/>
          </w:tcPr>
          <w:p w14:paraId="21D8D48E" w14:textId="2975DC67" w:rsidR="000A4A73" w:rsidRPr="000A4A73" w:rsidRDefault="000A4A73" w:rsidP="000A4A73">
            <w:pPr>
              <w:tabs>
                <w:tab w:val="decimal" w:pos="2208"/>
              </w:tabs>
              <w:spacing w:line="240" w:lineRule="exact"/>
              <w:ind w:right="528"/>
              <w:rPr>
                <w:rFonts w:ascii="CordiaUPC" w:hAnsi="CordiaUPC" w:cs="CordiaUPC"/>
                <w:sz w:val="26"/>
                <w:szCs w:val="26"/>
              </w:rPr>
            </w:pPr>
            <w:r w:rsidRPr="000A4A73">
              <w:rPr>
                <w:rFonts w:ascii="CordiaUPC" w:hAnsi="CordiaUPC" w:cs="CordiaUPC"/>
                <w:sz w:val="26"/>
                <w:szCs w:val="26"/>
              </w:rPr>
              <w:t>60</w:t>
            </w:r>
          </w:p>
        </w:tc>
      </w:tr>
      <w:tr w:rsidR="000A4A73" w:rsidRPr="00297A65" w14:paraId="454175DB" w14:textId="77777777" w:rsidTr="000A4A73">
        <w:tc>
          <w:tcPr>
            <w:tcW w:w="1548" w:type="dxa"/>
          </w:tcPr>
          <w:p w14:paraId="5854647D" w14:textId="77777777" w:rsidR="000A4A73" w:rsidRPr="00297A65" w:rsidRDefault="000A4A73" w:rsidP="000A4A73">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shd w:val="clear" w:color="auto" w:fill="auto"/>
          </w:tcPr>
          <w:p w14:paraId="389FFE44" w14:textId="1E23F2FC" w:rsidR="000A4A73" w:rsidRPr="000A4A73" w:rsidRDefault="000A4A73" w:rsidP="000A4A73">
            <w:pPr>
              <w:tabs>
                <w:tab w:val="decimal" w:pos="2404"/>
              </w:tabs>
              <w:spacing w:line="240" w:lineRule="exact"/>
              <w:ind w:right="608"/>
              <w:rPr>
                <w:rFonts w:ascii="CordiaUPC" w:hAnsi="CordiaUPC" w:cs="CordiaUPC"/>
                <w:sz w:val="26"/>
                <w:szCs w:val="26"/>
                <w:lang w:bidi="th-TH"/>
              </w:rPr>
            </w:pPr>
            <w:r w:rsidRPr="000A4A73">
              <w:rPr>
                <w:rFonts w:ascii="CordiaUPC" w:hAnsi="CordiaUPC" w:cs="CordiaUPC"/>
                <w:sz w:val="26"/>
                <w:szCs w:val="26"/>
                <w:lang w:bidi="th-TH"/>
              </w:rPr>
              <w:t>457</w:t>
            </w:r>
          </w:p>
        </w:tc>
        <w:tc>
          <w:tcPr>
            <w:tcW w:w="1557" w:type="dxa"/>
            <w:shd w:val="clear" w:color="auto" w:fill="auto"/>
          </w:tcPr>
          <w:p w14:paraId="6CEA599B" w14:textId="77777777" w:rsidR="000A4A73" w:rsidRPr="00297A65" w:rsidRDefault="000A4A73" w:rsidP="000A4A73">
            <w:pPr>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213" w:type="dxa"/>
            <w:shd w:val="clear" w:color="auto" w:fill="auto"/>
          </w:tcPr>
          <w:p w14:paraId="757C8684" w14:textId="29952081" w:rsidR="000A4A73" w:rsidRPr="000A4A73" w:rsidRDefault="000A4A73" w:rsidP="000A4A73">
            <w:pPr>
              <w:tabs>
                <w:tab w:val="decimal" w:pos="2208"/>
              </w:tabs>
              <w:spacing w:line="240" w:lineRule="exact"/>
              <w:ind w:right="528"/>
              <w:rPr>
                <w:rFonts w:ascii="CordiaUPC" w:hAnsi="CordiaUPC" w:cs="CordiaUPC"/>
                <w:sz w:val="26"/>
                <w:szCs w:val="26"/>
              </w:rPr>
            </w:pPr>
            <w:r w:rsidRPr="000A4A73">
              <w:rPr>
                <w:rFonts w:ascii="CordiaUPC" w:hAnsi="CordiaUPC" w:cs="CordiaUPC"/>
                <w:sz w:val="26"/>
                <w:szCs w:val="26"/>
              </w:rPr>
              <w:t>75</w:t>
            </w:r>
          </w:p>
        </w:tc>
      </w:tr>
      <w:tr w:rsidR="000A4A73" w:rsidRPr="00297A65" w14:paraId="468057B6" w14:textId="77777777" w:rsidTr="000A4A73">
        <w:tc>
          <w:tcPr>
            <w:tcW w:w="1548" w:type="dxa"/>
          </w:tcPr>
          <w:p w14:paraId="7B532ECB" w14:textId="77777777" w:rsidR="000A4A73" w:rsidRPr="00297A65" w:rsidRDefault="000A4A73" w:rsidP="000A4A73">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shd w:val="clear" w:color="auto" w:fill="auto"/>
          </w:tcPr>
          <w:p w14:paraId="41371297" w14:textId="642D76E6" w:rsidR="000A4A73" w:rsidRPr="000A4A73" w:rsidRDefault="000A4A73" w:rsidP="000A4A73">
            <w:pPr>
              <w:pBdr>
                <w:bottom w:val="single" w:sz="4" w:space="1" w:color="auto"/>
              </w:pBdr>
              <w:tabs>
                <w:tab w:val="decimal" w:pos="2404"/>
              </w:tabs>
              <w:spacing w:line="240" w:lineRule="exact"/>
              <w:ind w:left="945" w:right="608"/>
              <w:rPr>
                <w:rFonts w:ascii="CordiaUPC" w:hAnsi="CordiaUPC" w:cs="CordiaUPC"/>
                <w:sz w:val="26"/>
                <w:szCs w:val="26"/>
              </w:rPr>
            </w:pPr>
            <w:r w:rsidRPr="000A4A73">
              <w:rPr>
                <w:rFonts w:ascii="CordiaUPC" w:hAnsi="CordiaUPC" w:cs="CordiaUPC"/>
                <w:sz w:val="26"/>
                <w:szCs w:val="26"/>
              </w:rPr>
              <w:t>11</w:t>
            </w:r>
          </w:p>
        </w:tc>
        <w:tc>
          <w:tcPr>
            <w:tcW w:w="1557" w:type="dxa"/>
            <w:shd w:val="clear" w:color="auto" w:fill="auto"/>
          </w:tcPr>
          <w:p w14:paraId="78D0F39C" w14:textId="77777777" w:rsidR="000A4A73" w:rsidRPr="00297A65" w:rsidRDefault="000A4A73" w:rsidP="000A4A73">
            <w:pPr>
              <w:spacing w:line="240" w:lineRule="exact"/>
              <w:rPr>
                <w:rFonts w:ascii="CordiaUPC" w:hAnsi="CordiaUPC" w:cs="CordiaUPC"/>
                <w:sz w:val="26"/>
                <w:szCs w:val="26"/>
              </w:rPr>
            </w:pPr>
            <w:r w:rsidRPr="00297A65">
              <w:rPr>
                <w:rFonts w:ascii="CordiaUPC" w:hAnsi="CordiaUPC" w:cs="CordiaUPC" w:hint="cs"/>
                <w:sz w:val="26"/>
                <w:szCs w:val="26"/>
              </w:rPr>
              <w:t>Other currencies</w:t>
            </w:r>
          </w:p>
        </w:tc>
        <w:tc>
          <w:tcPr>
            <w:tcW w:w="3213" w:type="dxa"/>
            <w:shd w:val="clear" w:color="auto" w:fill="auto"/>
          </w:tcPr>
          <w:p w14:paraId="031E8FD4" w14:textId="590CBA78" w:rsidR="000A4A73" w:rsidRPr="000A4A73" w:rsidRDefault="000A4A73" w:rsidP="000A4A73">
            <w:pPr>
              <w:pBdr>
                <w:bottom w:val="single" w:sz="4" w:space="1" w:color="auto"/>
              </w:pBdr>
              <w:tabs>
                <w:tab w:val="decimal" w:pos="2208"/>
              </w:tabs>
              <w:spacing w:line="240" w:lineRule="exact"/>
              <w:ind w:left="1080" w:right="528"/>
              <w:rPr>
                <w:rFonts w:ascii="CordiaUPC" w:hAnsi="CordiaUPC" w:cs="CordiaUPC"/>
                <w:sz w:val="26"/>
                <w:szCs w:val="26"/>
              </w:rPr>
            </w:pPr>
            <w:r w:rsidRPr="000A4A73">
              <w:rPr>
                <w:rFonts w:ascii="CordiaUPC" w:hAnsi="CordiaUPC" w:cs="CordiaUPC"/>
                <w:sz w:val="26"/>
                <w:szCs w:val="26"/>
              </w:rPr>
              <w:t>(1)</w:t>
            </w:r>
          </w:p>
        </w:tc>
      </w:tr>
      <w:tr w:rsidR="000A4A73" w:rsidRPr="00297A65" w14:paraId="49E60F79" w14:textId="77777777" w:rsidTr="000A4A73">
        <w:tc>
          <w:tcPr>
            <w:tcW w:w="1548" w:type="dxa"/>
          </w:tcPr>
          <w:p w14:paraId="44B1B497" w14:textId="77777777" w:rsidR="000A4A73" w:rsidRPr="00297A65" w:rsidRDefault="000A4A73" w:rsidP="000A4A73">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shd w:val="clear" w:color="auto" w:fill="auto"/>
          </w:tcPr>
          <w:p w14:paraId="7069DCAB" w14:textId="3F374F17" w:rsidR="000A4A73" w:rsidRPr="000A4A73" w:rsidRDefault="000A4A73" w:rsidP="000A4A73">
            <w:pPr>
              <w:pBdr>
                <w:bottom w:val="double" w:sz="4" w:space="1" w:color="auto"/>
              </w:pBdr>
              <w:tabs>
                <w:tab w:val="decimal" w:pos="2404"/>
              </w:tabs>
              <w:spacing w:line="240" w:lineRule="exact"/>
              <w:ind w:left="945" w:right="608"/>
              <w:rPr>
                <w:rFonts w:ascii="CordiaUPC" w:hAnsi="CordiaUPC" w:cs="CordiaUPC"/>
                <w:b/>
                <w:bCs/>
                <w:sz w:val="26"/>
                <w:szCs w:val="26"/>
              </w:rPr>
            </w:pPr>
            <w:r w:rsidRPr="000A4A73">
              <w:rPr>
                <w:rFonts w:ascii="CordiaUPC" w:hAnsi="CordiaUPC" w:cs="CordiaUPC"/>
                <w:b/>
                <w:bCs/>
                <w:sz w:val="26"/>
                <w:szCs w:val="26"/>
              </w:rPr>
              <w:t>(198)</w:t>
            </w:r>
          </w:p>
        </w:tc>
        <w:tc>
          <w:tcPr>
            <w:tcW w:w="1557" w:type="dxa"/>
            <w:shd w:val="clear" w:color="auto" w:fill="auto"/>
          </w:tcPr>
          <w:p w14:paraId="284387D4" w14:textId="77777777" w:rsidR="000A4A73" w:rsidRPr="00297A65" w:rsidRDefault="000A4A73" w:rsidP="000A4A73">
            <w:pPr>
              <w:spacing w:line="240" w:lineRule="exact"/>
              <w:rPr>
                <w:rFonts w:ascii="CordiaUPC" w:hAnsi="CordiaUPC" w:cs="CordiaUPC"/>
                <w:sz w:val="26"/>
                <w:szCs w:val="26"/>
              </w:rPr>
            </w:pPr>
            <w:r w:rsidRPr="00297A65">
              <w:rPr>
                <w:rFonts w:ascii="CordiaUPC" w:hAnsi="CordiaUPC" w:cs="CordiaUPC" w:hint="cs"/>
                <w:b/>
                <w:bCs/>
                <w:sz w:val="26"/>
                <w:szCs w:val="26"/>
              </w:rPr>
              <w:t>Total</w:t>
            </w:r>
          </w:p>
        </w:tc>
        <w:tc>
          <w:tcPr>
            <w:tcW w:w="3213" w:type="dxa"/>
            <w:shd w:val="clear" w:color="auto" w:fill="auto"/>
          </w:tcPr>
          <w:p w14:paraId="41BEA5A9" w14:textId="585A83FB" w:rsidR="000A4A73" w:rsidRPr="000A4A73" w:rsidRDefault="000A4A73" w:rsidP="000A4A73">
            <w:pPr>
              <w:pBdr>
                <w:bottom w:val="double" w:sz="4" w:space="1" w:color="auto"/>
              </w:pBdr>
              <w:tabs>
                <w:tab w:val="decimal" w:pos="2208"/>
              </w:tabs>
              <w:spacing w:line="240" w:lineRule="exact"/>
              <w:ind w:left="1080" w:right="528"/>
              <w:rPr>
                <w:rFonts w:ascii="CordiaUPC" w:hAnsi="CordiaUPC" w:cs="CordiaUPC"/>
                <w:b/>
                <w:bCs/>
                <w:sz w:val="26"/>
                <w:szCs w:val="26"/>
              </w:rPr>
            </w:pPr>
            <w:r w:rsidRPr="000A4A73">
              <w:rPr>
                <w:rFonts w:ascii="CordiaUPC" w:hAnsi="CordiaUPC" w:cs="CordiaUPC"/>
                <w:b/>
                <w:bCs/>
                <w:sz w:val="26"/>
                <w:szCs w:val="26"/>
              </w:rPr>
              <w:t>134</w:t>
            </w:r>
          </w:p>
        </w:tc>
      </w:tr>
      <w:tr w:rsidR="007476D6" w:rsidRPr="00297A65" w14:paraId="57B085FB" w14:textId="77777777" w:rsidTr="000A4A73">
        <w:tc>
          <w:tcPr>
            <w:tcW w:w="1548" w:type="dxa"/>
          </w:tcPr>
          <w:p w14:paraId="19EC6EF3" w14:textId="77777777" w:rsidR="007476D6" w:rsidRPr="00297A65" w:rsidRDefault="007476D6" w:rsidP="000406A0">
            <w:pPr>
              <w:spacing w:line="240" w:lineRule="exact"/>
              <w:rPr>
                <w:rFonts w:ascii="CordiaUPC" w:hAnsi="CordiaUPC" w:cs="CordiaUPC"/>
                <w:sz w:val="26"/>
                <w:szCs w:val="26"/>
                <w:cs/>
              </w:rPr>
            </w:pPr>
          </w:p>
        </w:tc>
        <w:tc>
          <w:tcPr>
            <w:tcW w:w="3420" w:type="dxa"/>
            <w:shd w:val="clear" w:color="auto" w:fill="auto"/>
          </w:tcPr>
          <w:p w14:paraId="1E691986" w14:textId="77777777" w:rsidR="007476D6" w:rsidRPr="00297A65" w:rsidRDefault="007476D6" w:rsidP="000406A0">
            <w:pPr>
              <w:spacing w:line="240" w:lineRule="exact"/>
              <w:jc w:val="center"/>
              <w:rPr>
                <w:rFonts w:ascii="CordiaUPC" w:hAnsi="CordiaUPC" w:cs="CordiaUPC"/>
                <w:sz w:val="26"/>
                <w:szCs w:val="26"/>
              </w:rPr>
            </w:pPr>
          </w:p>
        </w:tc>
        <w:tc>
          <w:tcPr>
            <w:tcW w:w="1557" w:type="dxa"/>
            <w:shd w:val="clear" w:color="auto" w:fill="auto"/>
          </w:tcPr>
          <w:p w14:paraId="4104FAD4" w14:textId="77777777" w:rsidR="007476D6" w:rsidRPr="00297A65" w:rsidRDefault="007476D6" w:rsidP="000406A0">
            <w:pPr>
              <w:spacing w:line="240" w:lineRule="exact"/>
              <w:rPr>
                <w:rFonts w:ascii="CordiaUPC" w:hAnsi="CordiaUPC" w:cs="CordiaUPC"/>
                <w:sz w:val="26"/>
                <w:szCs w:val="26"/>
              </w:rPr>
            </w:pPr>
          </w:p>
        </w:tc>
        <w:tc>
          <w:tcPr>
            <w:tcW w:w="3213" w:type="dxa"/>
            <w:shd w:val="clear" w:color="auto" w:fill="auto"/>
          </w:tcPr>
          <w:p w14:paraId="771765FD" w14:textId="77777777" w:rsidR="007476D6" w:rsidRPr="00297A65" w:rsidRDefault="007476D6" w:rsidP="000406A0">
            <w:pPr>
              <w:spacing w:line="240" w:lineRule="exact"/>
              <w:jc w:val="center"/>
              <w:rPr>
                <w:rFonts w:ascii="CordiaUPC" w:hAnsi="CordiaUPC" w:cs="CordiaUPC"/>
                <w:sz w:val="26"/>
                <w:szCs w:val="26"/>
              </w:rPr>
            </w:pPr>
          </w:p>
        </w:tc>
      </w:tr>
      <w:tr w:rsidR="007476D6" w:rsidRPr="00297A65" w14:paraId="4E75FE9B" w14:textId="77777777" w:rsidTr="000A4A73">
        <w:tc>
          <w:tcPr>
            <w:tcW w:w="1548" w:type="dxa"/>
          </w:tcPr>
          <w:p w14:paraId="2A10DDC1" w14:textId="77777777" w:rsidR="007476D6" w:rsidRPr="00297A65" w:rsidRDefault="007476D6" w:rsidP="000406A0">
            <w:pPr>
              <w:spacing w:line="240" w:lineRule="exact"/>
              <w:rPr>
                <w:rFonts w:ascii="CordiaUPC" w:hAnsi="CordiaUPC" w:cs="CordiaUPC"/>
                <w:sz w:val="26"/>
                <w:szCs w:val="26"/>
                <w:cs/>
              </w:rPr>
            </w:pPr>
          </w:p>
        </w:tc>
        <w:tc>
          <w:tcPr>
            <w:tcW w:w="3420" w:type="dxa"/>
            <w:shd w:val="clear" w:color="auto" w:fill="auto"/>
          </w:tcPr>
          <w:p w14:paraId="6417FA58"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c>
          <w:tcPr>
            <w:tcW w:w="1557" w:type="dxa"/>
            <w:shd w:val="clear" w:color="auto" w:fill="auto"/>
          </w:tcPr>
          <w:p w14:paraId="06EBFBE2" w14:textId="77777777" w:rsidR="007476D6" w:rsidRPr="00297A65" w:rsidRDefault="007476D6" w:rsidP="000406A0">
            <w:pPr>
              <w:spacing w:line="240" w:lineRule="exact"/>
              <w:rPr>
                <w:rFonts w:ascii="CordiaUPC" w:hAnsi="CordiaUPC" w:cs="CordiaUPC"/>
                <w:sz w:val="26"/>
                <w:szCs w:val="26"/>
              </w:rPr>
            </w:pPr>
          </w:p>
        </w:tc>
        <w:tc>
          <w:tcPr>
            <w:tcW w:w="3213" w:type="dxa"/>
            <w:shd w:val="clear" w:color="auto" w:fill="auto"/>
          </w:tcPr>
          <w:p w14:paraId="262AAE86"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r>
      <w:tr w:rsidR="007476D6" w:rsidRPr="00297A65" w14:paraId="40D3318D" w14:textId="77777777" w:rsidTr="000A4A73">
        <w:tc>
          <w:tcPr>
            <w:tcW w:w="1548" w:type="dxa"/>
          </w:tcPr>
          <w:p w14:paraId="1FB5556E" w14:textId="77777777" w:rsidR="007476D6" w:rsidRPr="00297A65" w:rsidRDefault="007476D6" w:rsidP="000406A0">
            <w:pPr>
              <w:spacing w:line="240" w:lineRule="exact"/>
              <w:rPr>
                <w:rFonts w:ascii="CordiaUPC" w:hAnsi="CordiaUPC" w:cs="CordiaUPC"/>
                <w:sz w:val="26"/>
                <w:szCs w:val="26"/>
                <w:cs/>
              </w:rPr>
            </w:pPr>
          </w:p>
        </w:tc>
        <w:tc>
          <w:tcPr>
            <w:tcW w:w="3420" w:type="dxa"/>
            <w:shd w:val="clear" w:color="auto" w:fill="auto"/>
          </w:tcPr>
          <w:p w14:paraId="0A9B1DA1"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c>
          <w:tcPr>
            <w:tcW w:w="1557" w:type="dxa"/>
            <w:shd w:val="clear" w:color="auto" w:fill="auto"/>
          </w:tcPr>
          <w:p w14:paraId="7BCC5398" w14:textId="77777777" w:rsidR="007476D6" w:rsidRPr="00297A65" w:rsidRDefault="007476D6" w:rsidP="000406A0">
            <w:pPr>
              <w:spacing w:line="240" w:lineRule="exact"/>
              <w:rPr>
                <w:rFonts w:ascii="CordiaUPC" w:hAnsi="CordiaUPC" w:cs="CordiaUPC"/>
                <w:i/>
                <w:iCs/>
                <w:sz w:val="26"/>
                <w:szCs w:val="26"/>
              </w:rPr>
            </w:pPr>
          </w:p>
        </w:tc>
        <w:tc>
          <w:tcPr>
            <w:tcW w:w="3213" w:type="dxa"/>
            <w:shd w:val="clear" w:color="auto" w:fill="auto"/>
          </w:tcPr>
          <w:p w14:paraId="68AFF191"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r>
      <w:tr w:rsidR="000A4A73" w:rsidRPr="00297A65" w14:paraId="405AA666" w14:textId="77777777" w:rsidTr="000A4A73">
        <w:tc>
          <w:tcPr>
            <w:tcW w:w="1548" w:type="dxa"/>
          </w:tcPr>
          <w:p w14:paraId="0120BAF4" w14:textId="77777777" w:rsidR="000A4A73" w:rsidRPr="00297A65" w:rsidRDefault="000A4A73" w:rsidP="000A4A73">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shd w:val="clear" w:color="auto" w:fill="auto"/>
          </w:tcPr>
          <w:p w14:paraId="5FB0D61D" w14:textId="758FA556" w:rsidR="000A4A73" w:rsidRPr="000A4A73" w:rsidRDefault="000A4A73" w:rsidP="000A4A73">
            <w:pPr>
              <w:tabs>
                <w:tab w:val="decimal" w:pos="2404"/>
              </w:tabs>
              <w:spacing w:line="240" w:lineRule="exact"/>
              <w:ind w:right="608"/>
              <w:rPr>
                <w:rFonts w:ascii="CordiaUPC" w:hAnsi="CordiaUPC" w:cs="CordiaUPC"/>
                <w:sz w:val="26"/>
                <w:szCs w:val="26"/>
                <w:lang w:bidi="th-TH"/>
              </w:rPr>
            </w:pPr>
            <w:r w:rsidRPr="000A4A73">
              <w:rPr>
                <w:rFonts w:ascii="CordiaUPC" w:hAnsi="CordiaUPC" w:cs="CordiaUPC"/>
                <w:sz w:val="26"/>
                <w:szCs w:val="26"/>
                <w:lang w:bidi="th-TH"/>
              </w:rPr>
              <w:t>(8,299)</w:t>
            </w:r>
          </w:p>
        </w:tc>
        <w:tc>
          <w:tcPr>
            <w:tcW w:w="1557" w:type="dxa"/>
            <w:shd w:val="clear" w:color="auto" w:fill="auto"/>
          </w:tcPr>
          <w:p w14:paraId="1E130E93" w14:textId="77777777" w:rsidR="000A4A73" w:rsidRPr="00297A65" w:rsidRDefault="000A4A73" w:rsidP="000A4A73">
            <w:pPr>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213" w:type="dxa"/>
            <w:shd w:val="clear" w:color="auto" w:fill="auto"/>
          </w:tcPr>
          <w:p w14:paraId="5C22DBE4" w14:textId="33B4A40D" w:rsidR="000A4A73" w:rsidRPr="000A4A73" w:rsidRDefault="000A4A73" w:rsidP="000A4A73">
            <w:pPr>
              <w:tabs>
                <w:tab w:val="decimal" w:pos="2202"/>
              </w:tabs>
              <w:spacing w:line="240" w:lineRule="exact"/>
              <w:ind w:right="528"/>
              <w:rPr>
                <w:rFonts w:ascii="CordiaUPC" w:hAnsi="CordiaUPC" w:cs="CordiaUPC"/>
                <w:sz w:val="26"/>
                <w:szCs w:val="26"/>
              </w:rPr>
            </w:pPr>
            <w:r w:rsidRPr="000A4A73">
              <w:rPr>
                <w:rFonts w:ascii="CordiaUPC" w:hAnsi="CordiaUPC" w:cs="CordiaUPC"/>
                <w:sz w:val="26"/>
                <w:szCs w:val="26"/>
              </w:rPr>
              <w:t>252</w:t>
            </w:r>
          </w:p>
        </w:tc>
      </w:tr>
      <w:tr w:rsidR="000A4A73" w:rsidRPr="00297A65" w14:paraId="6108DEAF" w14:textId="77777777" w:rsidTr="000A4A73">
        <w:tc>
          <w:tcPr>
            <w:tcW w:w="1548" w:type="dxa"/>
          </w:tcPr>
          <w:p w14:paraId="70AE7875" w14:textId="3657ADC3" w:rsidR="000A4A73" w:rsidRPr="00297A65" w:rsidRDefault="00B32863" w:rsidP="000A4A73">
            <w:pPr>
              <w:spacing w:line="240" w:lineRule="exact"/>
              <w:rPr>
                <w:rFonts w:ascii="CordiaUPC" w:hAnsi="CordiaUPC" w:cs="CordiaUPC"/>
                <w:sz w:val="26"/>
                <w:szCs w:val="26"/>
                <w:cs/>
              </w:rPr>
            </w:pPr>
            <w:r>
              <w:rPr>
                <w:rFonts w:ascii="CordiaUPC" w:hAnsi="CordiaUPC" w:cs="CordiaUPC"/>
                <w:sz w:val="26"/>
                <w:szCs w:val="26"/>
              </w:rPr>
              <w:t>EUR</w:t>
            </w:r>
            <w:r w:rsidR="000A4A73" w:rsidRPr="00297A65">
              <w:rPr>
                <w:rFonts w:ascii="CordiaUPC" w:hAnsi="CordiaUPC" w:cs="CordiaUPC" w:hint="cs"/>
                <w:sz w:val="26"/>
                <w:szCs w:val="26"/>
                <w:cs/>
              </w:rPr>
              <w:tab/>
            </w:r>
          </w:p>
        </w:tc>
        <w:tc>
          <w:tcPr>
            <w:tcW w:w="3420" w:type="dxa"/>
            <w:shd w:val="clear" w:color="auto" w:fill="auto"/>
          </w:tcPr>
          <w:p w14:paraId="705025CC" w14:textId="22C6D605" w:rsidR="000A4A73" w:rsidRPr="000A4A73" w:rsidRDefault="000A4A73" w:rsidP="000A4A73">
            <w:pPr>
              <w:tabs>
                <w:tab w:val="decimal" w:pos="2404"/>
              </w:tabs>
              <w:spacing w:line="240" w:lineRule="exact"/>
              <w:ind w:right="608"/>
              <w:rPr>
                <w:rFonts w:ascii="CordiaUPC" w:hAnsi="CordiaUPC" w:cs="CordiaUPC"/>
                <w:sz w:val="26"/>
                <w:szCs w:val="26"/>
                <w:lang w:bidi="th-TH"/>
              </w:rPr>
            </w:pPr>
            <w:r w:rsidRPr="000A4A73">
              <w:rPr>
                <w:rFonts w:ascii="CordiaUPC" w:hAnsi="CordiaUPC" w:cs="CordiaUPC"/>
                <w:sz w:val="26"/>
                <w:szCs w:val="26"/>
                <w:lang w:bidi="th-TH"/>
              </w:rPr>
              <w:t>2,368</w:t>
            </w:r>
          </w:p>
        </w:tc>
        <w:tc>
          <w:tcPr>
            <w:tcW w:w="1557" w:type="dxa"/>
            <w:shd w:val="clear" w:color="auto" w:fill="auto"/>
          </w:tcPr>
          <w:p w14:paraId="4DC708B5" w14:textId="77777777" w:rsidR="000A4A73" w:rsidRPr="00297A65" w:rsidRDefault="000A4A73" w:rsidP="000A4A73">
            <w:pPr>
              <w:spacing w:line="240" w:lineRule="exact"/>
              <w:rPr>
                <w:rFonts w:ascii="CordiaUPC" w:hAnsi="CordiaUPC" w:cs="CordiaUPC"/>
                <w:sz w:val="26"/>
                <w:szCs w:val="26"/>
              </w:rPr>
            </w:pPr>
            <w:r>
              <w:rPr>
                <w:rFonts w:ascii="CordiaUPC" w:hAnsi="CordiaUPC" w:cs="CordiaUPC"/>
                <w:sz w:val="26"/>
                <w:szCs w:val="26"/>
              </w:rPr>
              <w:t>GBP</w:t>
            </w:r>
            <w:r w:rsidRPr="00297A65">
              <w:rPr>
                <w:rFonts w:ascii="CordiaUPC" w:hAnsi="CordiaUPC" w:cs="CordiaUPC" w:hint="cs"/>
                <w:sz w:val="26"/>
                <w:szCs w:val="26"/>
                <w:cs/>
              </w:rPr>
              <w:tab/>
            </w:r>
          </w:p>
        </w:tc>
        <w:tc>
          <w:tcPr>
            <w:tcW w:w="3213" w:type="dxa"/>
            <w:shd w:val="clear" w:color="auto" w:fill="auto"/>
          </w:tcPr>
          <w:p w14:paraId="67A5DC7F" w14:textId="3406655C" w:rsidR="000A4A73" w:rsidRPr="000A4A73" w:rsidRDefault="000A4A73" w:rsidP="000A4A73">
            <w:pPr>
              <w:tabs>
                <w:tab w:val="decimal" w:pos="2202"/>
              </w:tabs>
              <w:spacing w:line="240" w:lineRule="exact"/>
              <w:ind w:right="528"/>
              <w:rPr>
                <w:rFonts w:ascii="CordiaUPC" w:hAnsi="CordiaUPC" w:cs="CordiaUPC"/>
                <w:sz w:val="26"/>
                <w:szCs w:val="26"/>
              </w:rPr>
            </w:pPr>
            <w:r w:rsidRPr="000A4A73">
              <w:rPr>
                <w:rFonts w:ascii="CordiaUPC" w:hAnsi="CordiaUPC" w:cs="CordiaUPC"/>
                <w:sz w:val="26"/>
                <w:szCs w:val="26"/>
              </w:rPr>
              <w:t>8</w:t>
            </w:r>
          </w:p>
        </w:tc>
      </w:tr>
      <w:tr w:rsidR="000A4A73" w:rsidRPr="00297A65" w14:paraId="34C685BD" w14:textId="77777777" w:rsidTr="000A4A73">
        <w:tc>
          <w:tcPr>
            <w:tcW w:w="1548" w:type="dxa"/>
          </w:tcPr>
          <w:p w14:paraId="2C53C4A7" w14:textId="77777777" w:rsidR="000A4A73" w:rsidRPr="00297A65" w:rsidRDefault="000A4A73" w:rsidP="000A4A73">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shd w:val="clear" w:color="auto" w:fill="auto"/>
          </w:tcPr>
          <w:p w14:paraId="24AC15C8" w14:textId="410D485F" w:rsidR="000A4A73" w:rsidRPr="000A4A73" w:rsidRDefault="000A4A73" w:rsidP="000A4A73">
            <w:pPr>
              <w:pBdr>
                <w:bottom w:val="single" w:sz="4" w:space="1" w:color="auto"/>
              </w:pBdr>
              <w:tabs>
                <w:tab w:val="decimal" w:pos="2404"/>
              </w:tabs>
              <w:spacing w:line="240" w:lineRule="exact"/>
              <w:ind w:left="897" w:right="608"/>
              <w:rPr>
                <w:rFonts w:ascii="CordiaUPC" w:hAnsi="CordiaUPC" w:cs="CordiaUPC"/>
                <w:sz w:val="26"/>
                <w:szCs w:val="26"/>
                <w:lang w:bidi="th-TH"/>
              </w:rPr>
            </w:pPr>
            <w:r w:rsidRPr="000A4A73">
              <w:rPr>
                <w:rFonts w:ascii="CordiaUPC" w:hAnsi="CordiaUPC" w:cs="CordiaUPC"/>
                <w:sz w:val="26"/>
                <w:szCs w:val="26"/>
                <w:lang w:bidi="th-TH"/>
              </w:rPr>
              <w:t>712</w:t>
            </w:r>
          </w:p>
        </w:tc>
        <w:tc>
          <w:tcPr>
            <w:tcW w:w="1557" w:type="dxa"/>
            <w:shd w:val="clear" w:color="auto" w:fill="auto"/>
          </w:tcPr>
          <w:p w14:paraId="78CC6EB2" w14:textId="77777777" w:rsidR="000A4A73" w:rsidRPr="00297A65" w:rsidRDefault="000A4A73" w:rsidP="000A4A73">
            <w:pPr>
              <w:spacing w:line="240" w:lineRule="exact"/>
              <w:rPr>
                <w:rFonts w:ascii="CordiaUPC" w:hAnsi="CordiaUPC" w:cs="CordiaUPC"/>
                <w:sz w:val="26"/>
                <w:szCs w:val="26"/>
              </w:rPr>
            </w:pPr>
            <w:r w:rsidRPr="00297A65">
              <w:rPr>
                <w:rFonts w:ascii="CordiaUPC" w:hAnsi="CordiaUPC" w:cs="CordiaUPC" w:hint="cs"/>
                <w:sz w:val="26"/>
                <w:szCs w:val="26"/>
              </w:rPr>
              <w:t>Other currencies</w:t>
            </w:r>
          </w:p>
        </w:tc>
        <w:tc>
          <w:tcPr>
            <w:tcW w:w="3213" w:type="dxa"/>
            <w:shd w:val="clear" w:color="auto" w:fill="auto"/>
          </w:tcPr>
          <w:p w14:paraId="55BFA916" w14:textId="746B3DB4" w:rsidR="000A4A73" w:rsidRPr="000A4A73" w:rsidRDefault="000A4A73" w:rsidP="000A4A73">
            <w:pPr>
              <w:pBdr>
                <w:bottom w:val="single" w:sz="4" w:space="1" w:color="auto"/>
              </w:pBdr>
              <w:tabs>
                <w:tab w:val="decimal" w:pos="2202"/>
              </w:tabs>
              <w:spacing w:line="240" w:lineRule="exact"/>
              <w:ind w:left="1080" w:right="528"/>
              <w:rPr>
                <w:rFonts w:ascii="CordiaUPC" w:hAnsi="CordiaUPC" w:cs="CordiaUPC"/>
                <w:sz w:val="26"/>
                <w:szCs w:val="26"/>
              </w:rPr>
            </w:pPr>
            <w:r w:rsidRPr="000A4A73">
              <w:rPr>
                <w:rFonts w:ascii="CordiaUPC" w:hAnsi="CordiaUPC" w:cs="CordiaUPC"/>
                <w:sz w:val="26"/>
                <w:szCs w:val="26"/>
              </w:rPr>
              <w:t>8</w:t>
            </w:r>
          </w:p>
        </w:tc>
      </w:tr>
      <w:tr w:rsidR="000A4A73" w:rsidRPr="00297A65" w14:paraId="3DBB228F" w14:textId="77777777" w:rsidTr="000A4A73">
        <w:tc>
          <w:tcPr>
            <w:tcW w:w="1548" w:type="dxa"/>
          </w:tcPr>
          <w:p w14:paraId="3F0567D8" w14:textId="77777777" w:rsidR="000A4A73" w:rsidRPr="00297A65" w:rsidRDefault="000A4A73" w:rsidP="000A4A73">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shd w:val="clear" w:color="auto" w:fill="auto"/>
          </w:tcPr>
          <w:p w14:paraId="4D6DAE8C" w14:textId="359E3416" w:rsidR="000A4A73" w:rsidRPr="000A4A73" w:rsidRDefault="000A4A73" w:rsidP="000A4A73">
            <w:pPr>
              <w:pBdr>
                <w:bottom w:val="double" w:sz="4" w:space="1" w:color="auto"/>
              </w:pBdr>
              <w:tabs>
                <w:tab w:val="decimal" w:pos="2404"/>
              </w:tabs>
              <w:spacing w:line="240" w:lineRule="exact"/>
              <w:ind w:left="897" w:right="608"/>
              <w:rPr>
                <w:rFonts w:ascii="CordiaUPC" w:hAnsi="CordiaUPC" w:cs="CordiaUPC"/>
                <w:b/>
                <w:bCs/>
                <w:sz w:val="26"/>
                <w:szCs w:val="26"/>
                <w:lang w:bidi="th-TH"/>
              </w:rPr>
            </w:pPr>
            <w:r w:rsidRPr="000A4A73">
              <w:rPr>
                <w:rFonts w:ascii="CordiaUPC" w:hAnsi="CordiaUPC" w:cs="CordiaUPC"/>
                <w:b/>
                <w:bCs/>
                <w:sz w:val="26"/>
                <w:szCs w:val="26"/>
                <w:lang w:bidi="th-TH"/>
              </w:rPr>
              <w:t>(5,219)</w:t>
            </w:r>
          </w:p>
        </w:tc>
        <w:tc>
          <w:tcPr>
            <w:tcW w:w="1557" w:type="dxa"/>
            <w:shd w:val="clear" w:color="auto" w:fill="auto"/>
          </w:tcPr>
          <w:p w14:paraId="03CE0BFA" w14:textId="77777777" w:rsidR="000A4A73" w:rsidRPr="00297A65" w:rsidRDefault="000A4A73" w:rsidP="000A4A73">
            <w:pPr>
              <w:spacing w:line="240" w:lineRule="exact"/>
              <w:rPr>
                <w:rFonts w:ascii="CordiaUPC" w:hAnsi="CordiaUPC" w:cs="CordiaUPC"/>
                <w:sz w:val="26"/>
                <w:szCs w:val="26"/>
              </w:rPr>
            </w:pPr>
            <w:r w:rsidRPr="00297A65">
              <w:rPr>
                <w:rFonts w:ascii="CordiaUPC" w:hAnsi="CordiaUPC" w:cs="CordiaUPC" w:hint="cs"/>
                <w:b/>
                <w:bCs/>
                <w:sz w:val="26"/>
                <w:szCs w:val="26"/>
              </w:rPr>
              <w:t>Total</w:t>
            </w:r>
          </w:p>
        </w:tc>
        <w:tc>
          <w:tcPr>
            <w:tcW w:w="3213" w:type="dxa"/>
            <w:shd w:val="clear" w:color="auto" w:fill="auto"/>
          </w:tcPr>
          <w:p w14:paraId="12AE2481" w14:textId="512B26F0" w:rsidR="000A4A73" w:rsidRPr="000A4A73" w:rsidRDefault="000A4A73" w:rsidP="000A4A73">
            <w:pPr>
              <w:pBdr>
                <w:bottom w:val="double" w:sz="4" w:space="1" w:color="auto"/>
              </w:pBdr>
              <w:tabs>
                <w:tab w:val="decimal" w:pos="2202"/>
              </w:tabs>
              <w:spacing w:line="240" w:lineRule="exact"/>
              <w:ind w:left="1080" w:right="528"/>
              <w:rPr>
                <w:rFonts w:ascii="CordiaUPC" w:hAnsi="CordiaUPC" w:cs="CordiaUPC"/>
                <w:b/>
                <w:bCs/>
                <w:sz w:val="26"/>
                <w:szCs w:val="26"/>
              </w:rPr>
            </w:pPr>
            <w:r w:rsidRPr="000A4A73">
              <w:rPr>
                <w:rFonts w:ascii="CordiaUPC" w:hAnsi="CordiaUPC" w:cs="CordiaUPC"/>
                <w:b/>
                <w:bCs/>
                <w:sz w:val="26"/>
                <w:szCs w:val="26"/>
              </w:rPr>
              <w:t>268</w:t>
            </w:r>
          </w:p>
        </w:tc>
      </w:tr>
    </w:tbl>
    <w:p w14:paraId="4F299C8B" w14:textId="77777777" w:rsidR="007476D6" w:rsidRPr="00297A65" w:rsidRDefault="007476D6" w:rsidP="007476D6">
      <w:pPr>
        <w:spacing w:line="240" w:lineRule="exact"/>
        <w:ind w:left="1080"/>
        <w:jc w:val="thaiDistribute"/>
        <w:rPr>
          <w:rFonts w:ascii="CordiaUPC" w:hAnsi="CordiaUPC" w:cs="CordiaUPC"/>
          <w:i/>
          <w:iCs/>
          <w:sz w:val="26"/>
          <w:szCs w:val="26"/>
        </w:rPr>
      </w:pPr>
    </w:p>
    <w:p w14:paraId="0A675D1C" w14:textId="77777777" w:rsidR="007476D6" w:rsidRDefault="007476D6" w:rsidP="007476D6">
      <w:pPr>
        <w:spacing w:line="240" w:lineRule="exact"/>
        <w:ind w:left="567" w:right="-606"/>
        <w:jc w:val="thaiDistribute"/>
        <w:rPr>
          <w:rFonts w:ascii="CordiaUPC" w:eastAsia="Times New Roman" w:hAnsi="CordiaUPC" w:cs="CordiaUPC"/>
          <w:b/>
          <w:bCs/>
          <w:i/>
          <w:iCs/>
          <w:sz w:val="26"/>
          <w:szCs w:val="26"/>
        </w:rPr>
      </w:pPr>
    </w:p>
    <w:p w14:paraId="3A6BC221" w14:textId="77777777" w:rsidR="007476D6" w:rsidRDefault="007476D6" w:rsidP="007476D6">
      <w:pPr>
        <w:spacing w:line="240" w:lineRule="exact"/>
        <w:ind w:left="567" w:right="-606"/>
        <w:jc w:val="thaiDistribute"/>
        <w:rPr>
          <w:rFonts w:ascii="CordiaUPC" w:eastAsia="Times New Roman" w:hAnsi="CordiaUPC" w:cs="CordiaUPC"/>
          <w:b/>
          <w:bCs/>
          <w:i/>
          <w:iCs/>
          <w:sz w:val="26"/>
          <w:szCs w:val="26"/>
        </w:rPr>
      </w:pPr>
    </w:p>
    <w:p w14:paraId="5303465A" w14:textId="77777777" w:rsidR="007476D6" w:rsidRDefault="007476D6" w:rsidP="007476D6">
      <w:pPr>
        <w:spacing w:line="240" w:lineRule="exact"/>
        <w:ind w:left="567" w:right="-606"/>
        <w:jc w:val="thaiDistribute"/>
        <w:rPr>
          <w:rFonts w:ascii="CordiaUPC" w:eastAsia="Times New Roman" w:hAnsi="CordiaUPC" w:cs="CordiaUPC"/>
          <w:b/>
          <w:bCs/>
          <w:i/>
          <w:iCs/>
          <w:sz w:val="26"/>
          <w:szCs w:val="26"/>
        </w:rPr>
      </w:pPr>
    </w:p>
    <w:p w14:paraId="3FAEC6C8" w14:textId="77777777" w:rsidR="007476D6" w:rsidRDefault="007476D6" w:rsidP="007476D6">
      <w:pPr>
        <w:spacing w:line="240" w:lineRule="exact"/>
        <w:ind w:left="567" w:right="-606"/>
        <w:jc w:val="thaiDistribute"/>
        <w:rPr>
          <w:rFonts w:ascii="CordiaUPC" w:eastAsia="Times New Roman" w:hAnsi="CordiaUPC" w:cs="CordiaUPC"/>
          <w:b/>
          <w:bCs/>
          <w:i/>
          <w:iCs/>
          <w:sz w:val="26"/>
          <w:szCs w:val="26"/>
        </w:rPr>
      </w:pPr>
    </w:p>
    <w:p w14:paraId="189D6A2A" w14:textId="77777777" w:rsidR="007476D6" w:rsidRDefault="007476D6" w:rsidP="00026508">
      <w:pPr>
        <w:spacing w:line="240" w:lineRule="exact"/>
        <w:ind w:right="-606"/>
        <w:jc w:val="thaiDistribute"/>
        <w:rPr>
          <w:rFonts w:ascii="CordiaUPC" w:eastAsia="Times New Roman" w:hAnsi="CordiaUPC" w:cs="CordiaUPC"/>
          <w:b/>
          <w:bCs/>
          <w:i/>
          <w:iCs/>
          <w:sz w:val="26"/>
          <w:szCs w:val="26"/>
        </w:rPr>
      </w:pPr>
    </w:p>
    <w:p w14:paraId="69FE805B" w14:textId="77777777" w:rsidR="007476D6" w:rsidRPr="000536BB" w:rsidRDefault="007476D6" w:rsidP="007476D6">
      <w:pPr>
        <w:spacing w:line="240" w:lineRule="exact"/>
        <w:ind w:left="567" w:right="-606"/>
        <w:jc w:val="thaiDistribute"/>
        <w:rPr>
          <w:rFonts w:ascii="CordiaUPC" w:hAnsi="CordiaUPC" w:cs="CordiaUPC"/>
          <w:b/>
          <w:bCs/>
          <w:sz w:val="26"/>
          <w:szCs w:val="26"/>
        </w:rPr>
      </w:pPr>
      <w:r>
        <w:rPr>
          <w:rFonts w:ascii="CordiaUPC" w:eastAsia="Times New Roman" w:hAnsi="CordiaUPC" w:cs="CordiaUPC"/>
          <w:b/>
          <w:bCs/>
          <w:i/>
          <w:iCs/>
          <w:sz w:val="26"/>
          <w:szCs w:val="26"/>
        </w:rPr>
        <w:t xml:space="preserve">At </w:t>
      </w:r>
      <w:r w:rsidRPr="006B1FE8">
        <w:rPr>
          <w:rFonts w:ascii="CordiaUPC" w:eastAsia="Times New Roman" w:hAnsi="CordiaUPC" w:cs="CordiaUPC"/>
          <w:b/>
          <w:bCs/>
          <w:i/>
          <w:iCs/>
          <w:sz w:val="26"/>
          <w:szCs w:val="26"/>
        </w:rPr>
        <w:t>31 December 2020</w:t>
      </w:r>
    </w:p>
    <w:p w14:paraId="638F1E9D" w14:textId="77777777" w:rsidR="007476D6" w:rsidRPr="00B33C82" w:rsidRDefault="007476D6" w:rsidP="007476D6">
      <w:pPr>
        <w:spacing w:line="240" w:lineRule="exact"/>
        <w:ind w:left="540" w:hanging="114"/>
        <w:jc w:val="thaiDistribute"/>
        <w:rPr>
          <w:rFonts w:ascii="CordiaUPC" w:hAnsi="CordiaUPC" w:cs="CordiaUPC"/>
          <w:i/>
          <w:iCs/>
          <w:sz w:val="26"/>
          <w:szCs w:val="26"/>
        </w:rPr>
      </w:pPr>
    </w:p>
    <w:tbl>
      <w:tblPr>
        <w:tblW w:w="9738" w:type="dxa"/>
        <w:tblInd w:w="432" w:type="dxa"/>
        <w:tblLayout w:type="fixed"/>
        <w:tblLook w:val="04A0" w:firstRow="1" w:lastRow="0" w:firstColumn="1" w:lastColumn="0" w:noHBand="0" w:noVBand="1"/>
      </w:tblPr>
      <w:tblGrid>
        <w:gridCol w:w="1548"/>
        <w:gridCol w:w="3420"/>
        <w:gridCol w:w="1557"/>
        <w:gridCol w:w="3213"/>
      </w:tblGrid>
      <w:tr w:rsidR="007476D6" w:rsidRPr="00297A65" w14:paraId="188A99D6" w14:textId="77777777" w:rsidTr="000406A0">
        <w:tc>
          <w:tcPr>
            <w:tcW w:w="1548" w:type="dxa"/>
          </w:tcPr>
          <w:p w14:paraId="04965B09" w14:textId="77777777" w:rsidR="007476D6" w:rsidRPr="00297A65" w:rsidRDefault="007476D6" w:rsidP="000406A0">
            <w:pPr>
              <w:spacing w:line="240" w:lineRule="exact"/>
              <w:rPr>
                <w:rFonts w:ascii="CordiaUPC" w:hAnsi="CordiaUPC" w:cs="CordiaUPC"/>
                <w:sz w:val="26"/>
                <w:szCs w:val="26"/>
              </w:rPr>
            </w:pPr>
          </w:p>
        </w:tc>
        <w:tc>
          <w:tcPr>
            <w:tcW w:w="3420" w:type="dxa"/>
          </w:tcPr>
          <w:p w14:paraId="172F0E43" w14:textId="77777777" w:rsidR="007476D6" w:rsidRPr="00297A65" w:rsidRDefault="007476D6" w:rsidP="000406A0">
            <w:pPr>
              <w:spacing w:line="240" w:lineRule="exact"/>
              <w:jc w:val="center"/>
              <w:rPr>
                <w:rFonts w:ascii="CordiaUPC" w:hAnsi="CordiaUPC" w:cs="CordiaUPC"/>
                <w:b/>
                <w:bCs/>
                <w:sz w:val="26"/>
                <w:szCs w:val="26"/>
              </w:rPr>
            </w:pPr>
            <w:r w:rsidRPr="00297A65">
              <w:rPr>
                <w:rFonts w:ascii="CordiaUPC" w:hAnsi="CordiaUPC" w:cs="CordiaUPC" w:hint="cs"/>
                <w:b/>
                <w:bCs/>
                <w:sz w:val="26"/>
                <w:szCs w:val="26"/>
              </w:rPr>
              <w:t>Bank only</w:t>
            </w:r>
          </w:p>
        </w:tc>
        <w:tc>
          <w:tcPr>
            <w:tcW w:w="1557" w:type="dxa"/>
          </w:tcPr>
          <w:p w14:paraId="0342D757" w14:textId="77777777" w:rsidR="007476D6" w:rsidRPr="00297A65" w:rsidRDefault="007476D6" w:rsidP="000406A0">
            <w:pPr>
              <w:spacing w:line="240" w:lineRule="exact"/>
              <w:rPr>
                <w:rFonts w:ascii="CordiaUPC" w:hAnsi="CordiaUPC" w:cs="CordiaUPC"/>
                <w:b/>
                <w:bCs/>
                <w:sz w:val="26"/>
                <w:szCs w:val="26"/>
                <w:cs/>
              </w:rPr>
            </w:pPr>
          </w:p>
        </w:tc>
        <w:tc>
          <w:tcPr>
            <w:tcW w:w="3213" w:type="dxa"/>
          </w:tcPr>
          <w:p w14:paraId="364BE485" w14:textId="77777777" w:rsidR="007476D6" w:rsidRPr="00297A65" w:rsidRDefault="007476D6" w:rsidP="000406A0">
            <w:pPr>
              <w:spacing w:line="240" w:lineRule="exact"/>
              <w:jc w:val="center"/>
              <w:rPr>
                <w:rFonts w:ascii="CordiaUPC" w:hAnsi="CordiaUPC" w:cs="CordiaUPC"/>
                <w:b/>
                <w:bCs/>
                <w:sz w:val="26"/>
                <w:szCs w:val="26"/>
              </w:rPr>
            </w:pPr>
            <w:r w:rsidRPr="00297A65">
              <w:rPr>
                <w:rFonts w:ascii="CordiaUPC" w:hAnsi="CordiaUPC" w:cs="CordiaUPC" w:hint="cs"/>
                <w:b/>
                <w:bCs/>
                <w:sz w:val="26"/>
                <w:szCs w:val="26"/>
              </w:rPr>
              <w:t>TBANK</w:t>
            </w:r>
          </w:p>
        </w:tc>
      </w:tr>
      <w:tr w:rsidR="007476D6" w:rsidRPr="00297A65" w14:paraId="5A0C1237" w14:textId="77777777" w:rsidTr="000406A0">
        <w:tc>
          <w:tcPr>
            <w:tcW w:w="1548" w:type="dxa"/>
          </w:tcPr>
          <w:p w14:paraId="183C7738" w14:textId="77777777" w:rsidR="007476D6" w:rsidRPr="00297A65" w:rsidRDefault="007476D6" w:rsidP="000406A0">
            <w:pPr>
              <w:spacing w:line="240" w:lineRule="exact"/>
              <w:rPr>
                <w:rFonts w:ascii="CordiaUPC" w:hAnsi="CordiaUPC" w:cs="CordiaUPC"/>
                <w:sz w:val="26"/>
                <w:szCs w:val="26"/>
              </w:rPr>
            </w:pPr>
          </w:p>
        </w:tc>
        <w:tc>
          <w:tcPr>
            <w:tcW w:w="3420" w:type="dxa"/>
          </w:tcPr>
          <w:p w14:paraId="62B655F7"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c>
          <w:tcPr>
            <w:tcW w:w="1557" w:type="dxa"/>
          </w:tcPr>
          <w:p w14:paraId="080CCE88" w14:textId="77777777" w:rsidR="007476D6" w:rsidRPr="00297A65" w:rsidRDefault="007476D6" w:rsidP="000406A0">
            <w:pPr>
              <w:spacing w:line="240" w:lineRule="exact"/>
              <w:rPr>
                <w:rFonts w:ascii="CordiaUPC" w:hAnsi="CordiaUPC" w:cs="CordiaUPC"/>
                <w:sz w:val="26"/>
                <w:szCs w:val="26"/>
                <w:cs/>
              </w:rPr>
            </w:pPr>
          </w:p>
        </w:tc>
        <w:tc>
          <w:tcPr>
            <w:tcW w:w="3213" w:type="dxa"/>
          </w:tcPr>
          <w:p w14:paraId="6E5BFD29"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Interest rate sensitivities (PV01)</w:t>
            </w:r>
          </w:p>
        </w:tc>
      </w:tr>
      <w:tr w:rsidR="007476D6" w:rsidRPr="00297A65" w14:paraId="1E176CBE" w14:textId="77777777" w:rsidTr="000406A0">
        <w:tc>
          <w:tcPr>
            <w:tcW w:w="1548" w:type="dxa"/>
          </w:tcPr>
          <w:p w14:paraId="1C23BFCB" w14:textId="77777777" w:rsidR="007476D6" w:rsidRPr="00297A65" w:rsidRDefault="007476D6" w:rsidP="000406A0">
            <w:pPr>
              <w:spacing w:line="240" w:lineRule="exact"/>
              <w:rPr>
                <w:rFonts w:ascii="CordiaUPC" w:hAnsi="CordiaUPC" w:cs="CordiaUPC"/>
                <w:sz w:val="26"/>
                <w:szCs w:val="26"/>
              </w:rPr>
            </w:pPr>
          </w:p>
        </w:tc>
        <w:tc>
          <w:tcPr>
            <w:tcW w:w="3420" w:type="dxa"/>
          </w:tcPr>
          <w:p w14:paraId="2281933C"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c>
          <w:tcPr>
            <w:tcW w:w="1557" w:type="dxa"/>
          </w:tcPr>
          <w:p w14:paraId="5FFA1905" w14:textId="77777777" w:rsidR="007476D6" w:rsidRPr="00297A65" w:rsidRDefault="007476D6" w:rsidP="000406A0">
            <w:pPr>
              <w:spacing w:line="240" w:lineRule="exact"/>
              <w:rPr>
                <w:rFonts w:ascii="CordiaUPC" w:hAnsi="CordiaUPC" w:cs="CordiaUPC"/>
                <w:i/>
                <w:iCs/>
                <w:sz w:val="26"/>
                <w:szCs w:val="26"/>
              </w:rPr>
            </w:pPr>
          </w:p>
        </w:tc>
        <w:tc>
          <w:tcPr>
            <w:tcW w:w="3213" w:type="dxa"/>
          </w:tcPr>
          <w:p w14:paraId="189EC5D0"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Baht)</w:t>
            </w:r>
          </w:p>
        </w:tc>
      </w:tr>
      <w:tr w:rsidR="007476D6" w:rsidRPr="00297A65" w14:paraId="2E8E8675" w14:textId="77777777" w:rsidTr="000406A0">
        <w:tc>
          <w:tcPr>
            <w:tcW w:w="1548" w:type="dxa"/>
          </w:tcPr>
          <w:p w14:paraId="03B38700" w14:textId="77777777" w:rsidR="007476D6" w:rsidRPr="00297A65" w:rsidRDefault="007476D6" w:rsidP="000406A0">
            <w:pPr>
              <w:spacing w:line="240" w:lineRule="exact"/>
              <w:rPr>
                <w:rFonts w:ascii="CordiaUPC" w:hAnsi="CordiaUPC" w:cs="CordiaUPC"/>
                <w:sz w:val="26"/>
                <w:szCs w:val="26"/>
                <w:cs/>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420" w:type="dxa"/>
          </w:tcPr>
          <w:p w14:paraId="194EB38A" w14:textId="77777777" w:rsidR="007476D6" w:rsidRPr="00297A65" w:rsidRDefault="007476D6" w:rsidP="000406A0">
            <w:pPr>
              <w:tabs>
                <w:tab w:val="decimal" w:pos="2404"/>
              </w:tabs>
              <w:spacing w:line="240" w:lineRule="exact"/>
              <w:ind w:right="608"/>
              <w:rPr>
                <w:rFonts w:ascii="CordiaUPC" w:hAnsi="CordiaUPC" w:cs="CordiaUPC"/>
                <w:sz w:val="26"/>
                <w:szCs w:val="26"/>
                <w:lang w:bidi="th-TH"/>
              </w:rPr>
            </w:pPr>
            <w:r>
              <w:rPr>
                <w:rFonts w:ascii="CordiaUPC" w:eastAsia="Times New Roman" w:hAnsi="CordiaUPC" w:cs="CordiaUPC"/>
                <w:sz w:val="26"/>
                <w:szCs w:val="26"/>
              </w:rPr>
              <w:t>410</w:t>
            </w:r>
          </w:p>
        </w:tc>
        <w:tc>
          <w:tcPr>
            <w:tcW w:w="1557" w:type="dxa"/>
          </w:tcPr>
          <w:p w14:paraId="7B4A72DF" w14:textId="77777777" w:rsidR="007476D6" w:rsidRPr="00297A65" w:rsidRDefault="007476D6" w:rsidP="000406A0">
            <w:pPr>
              <w:spacing w:line="240" w:lineRule="exact"/>
              <w:rPr>
                <w:rFonts w:ascii="CordiaUPC" w:hAnsi="CordiaUPC" w:cs="CordiaUPC"/>
                <w:sz w:val="26"/>
                <w:szCs w:val="26"/>
              </w:rPr>
            </w:pPr>
            <w:r w:rsidRPr="00297A65">
              <w:rPr>
                <w:rFonts w:ascii="CordiaUPC" w:hAnsi="CordiaUPC" w:cs="CordiaUPC" w:hint="cs"/>
                <w:sz w:val="26"/>
                <w:szCs w:val="26"/>
              </w:rPr>
              <w:t>THB</w:t>
            </w:r>
            <w:r w:rsidRPr="00297A65">
              <w:rPr>
                <w:rFonts w:ascii="CordiaUPC" w:hAnsi="CordiaUPC" w:cs="CordiaUPC" w:hint="cs"/>
                <w:sz w:val="26"/>
                <w:szCs w:val="26"/>
                <w:cs/>
              </w:rPr>
              <w:t xml:space="preserve">   </w:t>
            </w:r>
          </w:p>
        </w:tc>
        <w:tc>
          <w:tcPr>
            <w:tcW w:w="3213" w:type="dxa"/>
          </w:tcPr>
          <w:p w14:paraId="7225C8A0" w14:textId="77777777" w:rsidR="007476D6" w:rsidRPr="00297A65" w:rsidRDefault="007476D6" w:rsidP="000406A0">
            <w:pPr>
              <w:tabs>
                <w:tab w:val="decimal" w:pos="2208"/>
              </w:tabs>
              <w:spacing w:line="240" w:lineRule="exact"/>
              <w:ind w:right="528"/>
              <w:rPr>
                <w:rFonts w:ascii="CordiaUPC" w:hAnsi="CordiaUPC" w:cs="CordiaUPC"/>
                <w:sz w:val="26"/>
                <w:szCs w:val="26"/>
              </w:rPr>
            </w:pPr>
            <w:r>
              <w:rPr>
                <w:rFonts w:ascii="CordiaUPC" w:eastAsia="Times New Roman" w:hAnsi="CordiaUPC" w:cs="CordiaUPC"/>
                <w:sz w:val="26"/>
                <w:szCs w:val="26"/>
              </w:rPr>
              <w:t>(890)</w:t>
            </w:r>
          </w:p>
        </w:tc>
      </w:tr>
      <w:tr w:rsidR="007476D6" w:rsidRPr="00297A65" w14:paraId="31BD8AF2" w14:textId="77777777" w:rsidTr="000406A0">
        <w:tc>
          <w:tcPr>
            <w:tcW w:w="1548" w:type="dxa"/>
          </w:tcPr>
          <w:p w14:paraId="2CC8F260" w14:textId="77777777" w:rsidR="007476D6" w:rsidRPr="00297A65" w:rsidRDefault="007476D6" w:rsidP="000406A0">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tcPr>
          <w:p w14:paraId="3407055F" w14:textId="77777777" w:rsidR="007476D6" w:rsidRPr="00297A65" w:rsidRDefault="007476D6" w:rsidP="000406A0">
            <w:pPr>
              <w:tabs>
                <w:tab w:val="decimal" w:pos="2404"/>
              </w:tabs>
              <w:spacing w:line="240" w:lineRule="exact"/>
              <w:ind w:right="608"/>
              <w:rPr>
                <w:rFonts w:ascii="CordiaUPC" w:hAnsi="CordiaUPC" w:cs="CordiaUPC"/>
                <w:sz w:val="26"/>
                <w:szCs w:val="26"/>
                <w:lang w:bidi="th-TH"/>
              </w:rPr>
            </w:pPr>
            <w:r>
              <w:rPr>
                <w:rFonts w:ascii="CordiaUPC" w:eastAsia="Times New Roman" w:hAnsi="CordiaUPC" w:cs="CordiaUPC"/>
                <w:sz w:val="26"/>
                <w:szCs w:val="26"/>
              </w:rPr>
              <w:t>(156)</w:t>
            </w:r>
          </w:p>
        </w:tc>
        <w:tc>
          <w:tcPr>
            <w:tcW w:w="1557" w:type="dxa"/>
          </w:tcPr>
          <w:p w14:paraId="0C65E5B5" w14:textId="77777777" w:rsidR="007476D6" w:rsidRPr="00297A65" w:rsidRDefault="007476D6" w:rsidP="000406A0">
            <w:pPr>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213" w:type="dxa"/>
          </w:tcPr>
          <w:p w14:paraId="3C29FC36" w14:textId="77777777" w:rsidR="007476D6" w:rsidRPr="00297A65" w:rsidRDefault="007476D6" w:rsidP="000406A0">
            <w:pPr>
              <w:tabs>
                <w:tab w:val="decimal" w:pos="2208"/>
              </w:tabs>
              <w:spacing w:line="240" w:lineRule="exact"/>
              <w:ind w:right="528"/>
              <w:rPr>
                <w:rFonts w:ascii="CordiaUPC" w:hAnsi="CordiaUPC" w:cs="CordiaUPC"/>
                <w:sz w:val="26"/>
                <w:szCs w:val="26"/>
              </w:rPr>
            </w:pPr>
            <w:r>
              <w:rPr>
                <w:rFonts w:ascii="CordiaUPC" w:eastAsia="Times New Roman" w:hAnsi="CordiaUPC" w:cs="CordiaUPC"/>
                <w:sz w:val="26"/>
                <w:szCs w:val="26"/>
              </w:rPr>
              <w:t>116</w:t>
            </w:r>
          </w:p>
        </w:tc>
      </w:tr>
      <w:tr w:rsidR="007476D6" w:rsidRPr="00297A65" w14:paraId="7458117A" w14:textId="77777777" w:rsidTr="000406A0">
        <w:tc>
          <w:tcPr>
            <w:tcW w:w="1548" w:type="dxa"/>
          </w:tcPr>
          <w:p w14:paraId="4F882BE5" w14:textId="77777777" w:rsidR="007476D6" w:rsidRPr="00297A65" w:rsidRDefault="007476D6" w:rsidP="000406A0">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tcPr>
          <w:p w14:paraId="3608E30F" w14:textId="77777777" w:rsidR="007476D6" w:rsidRPr="00297A65" w:rsidRDefault="007476D6" w:rsidP="000406A0">
            <w:pPr>
              <w:pBdr>
                <w:bottom w:val="single" w:sz="4" w:space="1" w:color="auto"/>
              </w:pBdr>
              <w:tabs>
                <w:tab w:val="decimal" w:pos="2404"/>
              </w:tabs>
              <w:spacing w:line="240" w:lineRule="exact"/>
              <w:ind w:left="945" w:right="608"/>
              <w:rPr>
                <w:rFonts w:ascii="CordiaUPC" w:hAnsi="CordiaUPC" w:cs="CordiaUPC"/>
                <w:sz w:val="26"/>
                <w:szCs w:val="26"/>
              </w:rPr>
            </w:pPr>
            <w:r>
              <w:rPr>
                <w:rFonts w:ascii="CordiaUPC" w:eastAsia="Times New Roman" w:hAnsi="CordiaUPC" w:cs="CordiaUPC"/>
                <w:sz w:val="26"/>
                <w:szCs w:val="26"/>
              </w:rPr>
              <w:t>14</w:t>
            </w:r>
          </w:p>
        </w:tc>
        <w:tc>
          <w:tcPr>
            <w:tcW w:w="1557" w:type="dxa"/>
          </w:tcPr>
          <w:p w14:paraId="0DFB7B63" w14:textId="77777777" w:rsidR="007476D6" w:rsidRPr="00297A65" w:rsidRDefault="007476D6" w:rsidP="000406A0">
            <w:pPr>
              <w:spacing w:line="240" w:lineRule="exact"/>
              <w:rPr>
                <w:rFonts w:ascii="CordiaUPC" w:hAnsi="CordiaUPC" w:cs="CordiaUPC"/>
                <w:sz w:val="26"/>
                <w:szCs w:val="26"/>
              </w:rPr>
            </w:pPr>
            <w:r w:rsidRPr="00297A65">
              <w:rPr>
                <w:rFonts w:ascii="CordiaUPC" w:hAnsi="CordiaUPC" w:cs="CordiaUPC" w:hint="cs"/>
                <w:sz w:val="26"/>
                <w:szCs w:val="26"/>
              </w:rPr>
              <w:t>Other currencies</w:t>
            </w:r>
          </w:p>
        </w:tc>
        <w:tc>
          <w:tcPr>
            <w:tcW w:w="3213" w:type="dxa"/>
          </w:tcPr>
          <w:p w14:paraId="03B93CA4" w14:textId="77777777" w:rsidR="007476D6" w:rsidRPr="00297A65" w:rsidRDefault="007476D6" w:rsidP="000406A0">
            <w:pPr>
              <w:pBdr>
                <w:bottom w:val="single" w:sz="4" w:space="1" w:color="auto"/>
              </w:pBdr>
              <w:tabs>
                <w:tab w:val="decimal" w:pos="2208"/>
              </w:tabs>
              <w:spacing w:line="240" w:lineRule="exact"/>
              <w:ind w:left="1080" w:right="528"/>
              <w:rPr>
                <w:rFonts w:ascii="CordiaUPC" w:hAnsi="CordiaUPC" w:cs="CordiaUPC"/>
                <w:sz w:val="26"/>
                <w:szCs w:val="26"/>
              </w:rPr>
            </w:pPr>
            <w:r>
              <w:rPr>
                <w:rFonts w:ascii="CordiaUPC" w:eastAsia="Times New Roman" w:hAnsi="CordiaUPC" w:cs="CordiaUPC"/>
                <w:sz w:val="26"/>
                <w:szCs w:val="26"/>
              </w:rPr>
              <w:t>(4)</w:t>
            </w:r>
          </w:p>
        </w:tc>
      </w:tr>
      <w:tr w:rsidR="007476D6" w:rsidRPr="00297A65" w14:paraId="43971E07" w14:textId="77777777" w:rsidTr="000406A0">
        <w:tc>
          <w:tcPr>
            <w:tcW w:w="1548" w:type="dxa"/>
          </w:tcPr>
          <w:p w14:paraId="71A37479" w14:textId="77777777" w:rsidR="007476D6" w:rsidRPr="00297A65" w:rsidRDefault="007476D6" w:rsidP="000406A0">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tcPr>
          <w:p w14:paraId="26B8293D" w14:textId="77777777" w:rsidR="007476D6" w:rsidRPr="00297A65" w:rsidRDefault="007476D6" w:rsidP="000406A0">
            <w:pPr>
              <w:pBdr>
                <w:bottom w:val="double" w:sz="4" w:space="1" w:color="auto"/>
              </w:pBdr>
              <w:tabs>
                <w:tab w:val="decimal" w:pos="2404"/>
              </w:tabs>
              <w:spacing w:line="240" w:lineRule="exact"/>
              <w:ind w:left="945" w:right="608"/>
              <w:rPr>
                <w:rFonts w:ascii="CordiaUPC" w:hAnsi="CordiaUPC" w:cs="CordiaUPC"/>
                <w:b/>
                <w:bCs/>
                <w:sz w:val="26"/>
                <w:szCs w:val="26"/>
              </w:rPr>
            </w:pPr>
            <w:r>
              <w:rPr>
                <w:rFonts w:ascii="CordiaUPC" w:eastAsia="Times New Roman" w:hAnsi="CordiaUPC" w:cs="CordiaUPC"/>
                <w:b/>
                <w:bCs/>
                <w:sz w:val="26"/>
                <w:szCs w:val="26"/>
              </w:rPr>
              <w:t>268</w:t>
            </w:r>
          </w:p>
        </w:tc>
        <w:tc>
          <w:tcPr>
            <w:tcW w:w="1557" w:type="dxa"/>
          </w:tcPr>
          <w:p w14:paraId="0212D691" w14:textId="77777777" w:rsidR="007476D6" w:rsidRPr="00297A65" w:rsidRDefault="007476D6" w:rsidP="000406A0">
            <w:pPr>
              <w:spacing w:line="240" w:lineRule="exact"/>
              <w:rPr>
                <w:rFonts w:ascii="CordiaUPC" w:hAnsi="CordiaUPC" w:cs="CordiaUPC"/>
                <w:sz w:val="26"/>
                <w:szCs w:val="26"/>
              </w:rPr>
            </w:pPr>
            <w:r w:rsidRPr="00297A65">
              <w:rPr>
                <w:rFonts w:ascii="CordiaUPC" w:hAnsi="CordiaUPC" w:cs="CordiaUPC" w:hint="cs"/>
                <w:b/>
                <w:bCs/>
                <w:sz w:val="26"/>
                <w:szCs w:val="26"/>
              </w:rPr>
              <w:t>Total</w:t>
            </w:r>
          </w:p>
        </w:tc>
        <w:tc>
          <w:tcPr>
            <w:tcW w:w="3213" w:type="dxa"/>
          </w:tcPr>
          <w:p w14:paraId="27BE1E24" w14:textId="77777777" w:rsidR="007476D6" w:rsidRPr="00DB4848" w:rsidRDefault="007476D6" w:rsidP="000406A0">
            <w:pPr>
              <w:pBdr>
                <w:bottom w:val="double" w:sz="4" w:space="1" w:color="auto"/>
              </w:pBdr>
              <w:tabs>
                <w:tab w:val="decimal" w:pos="2208"/>
              </w:tabs>
              <w:spacing w:line="240" w:lineRule="exact"/>
              <w:ind w:left="1080" w:right="528"/>
              <w:rPr>
                <w:rFonts w:ascii="CordiaUPC" w:hAnsi="CordiaUPC" w:cs="CordiaUPC"/>
                <w:b/>
                <w:bCs/>
                <w:sz w:val="26"/>
                <w:szCs w:val="26"/>
              </w:rPr>
            </w:pPr>
            <w:r>
              <w:rPr>
                <w:rFonts w:ascii="CordiaUPC" w:eastAsia="Times New Roman" w:hAnsi="CordiaUPC" w:cs="CordiaUPC"/>
                <w:b/>
                <w:bCs/>
                <w:sz w:val="26"/>
                <w:szCs w:val="26"/>
              </w:rPr>
              <w:t>(778)</w:t>
            </w:r>
          </w:p>
        </w:tc>
      </w:tr>
      <w:tr w:rsidR="007476D6" w:rsidRPr="00297A65" w14:paraId="20420875" w14:textId="77777777" w:rsidTr="000406A0">
        <w:tc>
          <w:tcPr>
            <w:tcW w:w="1548" w:type="dxa"/>
          </w:tcPr>
          <w:p w14:paraId="1767BFF2" w14:textId="77777777" w:rsidR="007476D6" w:rsidRPr="00297A65" w:rsidRDefault="007476D6" w:rsidP="000406A0">
            <w:pPr>
              <w:spacing w:line="240" w:lineRule="exact"/>
              <w:rPr>
                <w:rFonts w:ascii="CordiaUPC" w:hAnsi="CordiaUPC" w:cs="CordiaUPC"/>
                <w:sz w:val="26"/>
                <w:szCs w:val="26"/>
                <w:cs/>
              </w:rPr>
            </w:pPr>
          </w:p>
        </w:tc>
        <w:tc>
          <w:tcPr>
            <w:tcW w:w="3420" w:type="dxa"/>
          </w:tcPr>
          <w:p w14:paraId="023B72BF" w14:textId="77777777" w:rsidR="007476D6" w:rsidRPr="00297A65" w:rsidRDefault="007476D6" w:rsidP="000406A0">
            <w:pPr>
              <w:spacing w:line="240" w:lineRule="exact"/>
              <w:jc w:val="center"/>
              <w:rPr>
                <w:rFonts w:ascii="CordiaUPC" w:hAnsi="CordiaUPC" w:cs="CordiaUPC"/>
                <w:sz w:val="26"/>
                <w:szCs w:val="26"/>
              </w:rPr>
            </w:pPr>
          </w:p>
        </w:tc>
        <w:tc>
          <w:tcPr>
            <w:tcW w:w="1557" w:type="dxa"/>
          </w:tcPr>
          <w:p w14:paraId="3DADB5F8" w14:textId="77777777" w:rsidR="007476D6" w:rsidRPr="00297A65" w:rsidRDefault="007476D6" w:rsidP="000406A0">
            <w:pPr>
              <w:spacing w:line="240" w:lineRule="exact"/>
              <w:rPr>
                <w:rFonts w:ascii="CordiaUPC" w:hAnsi="CordiaUPC" w:cs="CordiaUPC"/>
                <w:sz w:val="26"/>
                <w:szCs w:val="26"/>
              </w:rPr>
            </w:pPr>
          </w:p>
        </w:tc>
        <w:tc>
          <w:tcPr>
            <w:tcW w:w="3213" w:type="dxa"/>
          </w:tcPr>
          <w:p w14:paraId="4C2AC7DB" w14:textId="77777777" w:rsidR="007476D6" w:rsidRPr="00297A65" w:rsidRDefault="007476D6" w:rsidP="000406A0">
            <w:pPr>
              <w:spacing w:line="240" w:lineRule="exact"/>
              <w:jc w:val="center"/>
              <w:rPr>
                <w:rFonts w:ascii="CordiaUPC" w:hAnsi="CordiaUPC" w:cs="CordiaUPC"/>
                <w:sz w:val="26"/>
                <w:szCs w:val="26"/>
              </w:rPr>
            </w:pPr>
          </w:p>
        </w:tc>
      </w:tr>
      <w:tr w:rsidR="007476D6" w:rsidRPr="00297A65" w14:paraId="32F9016D" w14:textId="77777777" w:rsidTr="000406A0">
        <w:tc>
          <w:tcPr>
            <w:tcW w:w="1548" w:type="dxa"/>
          </w:tcPr>
          <w:p w14:paraId="204B3990" w14:textId="77777777" w:rsidR="007476D6" w:rsidRPr="00297A65" w:rsidRDefault="007476D6" w:rsidP="000406A0">
            <w:pPr>
              <w:spacing w:line="240" w:lineRule="exact"/>
              <w:rPr>
                <w:rFonts w:ascii="CordiaUPC" w:hAnsi="CordiaUPC" w:cs="CordiaUPC"/>
                <w:sz w:val="26"/>
                <w:szCs w:val="26"/>
                <w:cs/>
              </w:rPr>
            </w:pPr>
          </w:p>
        </w:tc>
        <w:tc>
          <w:tcPr>
            <w:tcW w:w="3420" w:type="dxa"/>
          </w:tcPr>
          <w:p w14:paraId="00EC009D"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c>
          <w:tcPr>
            <w:tcW w:w="1557" w:type="dxa"/>
          </w:tcPr>
          <w:p w14:paraId="78E03C75" w14:textId="77777777" w:rsidR="007476D6" w:rsidRPr="00297A65" w:rsidRDefault="007476D6" w:rsidP="000406A0">
            <w:pPr>
              <w:spacing w:line="240" w:lineRule="exact"/>
              <w:rPr>
                <w:rFonts w:ascii="CordiaUPC" w:hAnsi="CordiaUPC" w:cs="CordiaUPC"/>
                <w:sz w:val="26"/>
                <w:szCs w:val="26"/>
              </w:rPr>
            </w:pPr>
          </w:p>
        </w:tc>
        <w:tc>
          <w:tcPr>
            <w:tcW w:w="3213" w:type="dxa"/>
          </w:tcPr>
          <w:p w14:paraId="4D7C41E6" w14:textId="77777777" w:rsidR="007476D6" w:rsidRPr="00297A65" w:rsidRDefault="007476D6" w:rsidP="000406A0">
            <w:pPr>
              <w:spacing w:line="240" w:lineRule="exact"/>
              <w:jc w:val="center"/>
              <w:rPr>
                <w:rFonts w:ascii="CordiaUPC" w:hAnsi="CordiaUPC" w:cs="CordiaUPC"/>
                <w:sz w:val="26"/>
                <w:szCs w:val="26"/>
              </w:rPr>
            </w:pPr>
            <w:r w:rsidRPr="00297A65">
              <w:rPr>
                <w:rFonts w:ascii="CordiaUPC" w:hAnsi="CordiaUPC" w:cs="CordiaUPC" w:hint="cs"/>
                <w:sz w:val="26"/>
                <w:szCs w:val="26"/>
              </w:rPr>
              <w:t>Exchange rate sensitivities</w:t>
            </w:r>
            <w:r w:rsidRPr="00297A65">
              <w:rPr>
                <w:rFonts w:ascii="CordiaUPC" w:hAnsi="CordiaUPC" w:cs="CordiaUPC" w:hint="cs"/>
                <w:sz w:val="26"/>
                <w:szCs w:val="26"/>
                <w:cs/>
              </w:rPr>
              <w:t xml:space="preserve"> </w:t>
            </w:r>
            <w:r w:rsidRPr="00297A65">
              <w:rPr>
                <w:rFonts w:ascii="CordiaUPC" w:hAnsi="CordiaUPC" w:cs="CordiaUPC" w:hint="cs"/>
                <w:sz w:val="26"/>
                <w:szCs w:val="26"/>
              </w:rPr>
              <w:t>(FX Delta)</w:t>
            </w:r>
          </w:p>
        </w:tc>
      </w:tr>
      <w:tr w:rsidR="007476D6" w:rsidRPr="00297A65" w14:paraId="5FFF36BE" w14:textId="77777777" w:rsidTr="000406A0">
        <w:tc>
          <w:tcPr>
            <w:tcW w:w="1548" w:type="dxa"/>
          </w:tcPr>
          <w:p w14:paraId="15B88984" w14:textId="77777777" w:rsidR="007476D6" w:rsidRPr="00297A65" w:rsidRDefault="007476D6" w:rsidP="000406A0">
            <w:pPr>
              <w:spacing w:line="240" w:lineRule="exact"/>
              <w:rPr>
                <w:rFonts w:ascii="CordiaUPC" w:hAnsi="CordiaUPC" w:cs="CordiaUPC"/>
                <w:sz w:val="26"/>
                <w:szCs w:val="26"/>
                <w:cs/>
              </w:rPr>
            </w:pPr>
          </w:p>
        </w:tc>
        <w:tc>
          <w:tcPr>
            <w:tcW w:w="3420" w:type="dxa"/>
          </w:tcPr>
          <w:p w14:paraId="63805B67"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c>
          <w:tcPr>
            <w:tcW w:w="1557" w:type="dxa"/>
          </w:tcPr>
          <w:p w14:paraId="4E3F5F13" w14:textId="77777777" w:rsidR="007476D6" w:rsidRPr="00297A65" w:rsidRDefault="007476D6" w:rsidP="000406A0">
            <w:pPr>
              <w:spacing w:line="240" w:lineRule="exact"/>
              <w:rPr>
                <w:rFonts w:ascii="CordiaUPC" w:hAnsi="CordiaUPC" w:cs="CordiaUPC"/>
                <w:i/>
                <w:iCs/>
                <w:sz w:val="26"/>
                <w:szCs w:val="26"/>
              </w:rPr>
            </w:pPr>
          </w:p>
        </w:tc>
        <w:tc>
          <w:tcPr>
            <w:tcW w:w="3213" w:type="dxa"/>
          </w:tcPr>
          <w:p w14:paraId="702F41E1" w14:textId="77777777" w:rsidR="007476D6" w:rsidRPr="00297A65" w:rsidRDefault="007476D6" w:rsidP="000406A0">
            <w:pPr>
              <w:spacing w:line="240" w:lineRule="exact"/>
              <w:jc w:val="center"/>
              <w:rPr>
                <w:rFonts w:ascii="CordiaUPC" w:hAnsi="CordiaUPC" w:cs="CordiaUPC"/>
                <w:i/>
                <w:iCs/>
                <w:sz w:val="26"/>
                <w:szCs w:val="26"/>
              </w:rPr>
            </w:pPr>
            <w:r w:rsidRPr="00297A65">
              <w:rPr>
                <w:rFonts w:ascii="CordiaUPC" w:hAnsi="CordiaUPC" w:cs="CordiaUPC" w:hint="cs"/>
                <w:i/>
                <w:iCs/>
                <w:sz w:val="26"/>
                <w:szCs w:val="26"/>
              </w:rPr>
              <w:t>(in thousand USD</w:t>
            </w:r>
            <w:r w:rsidRPr="00297A65">
              <w:rPr>
                <w:rFonts w:ascii="CordiaUPC" w:hAnsi="CordiaUPC" w:cs="CordiaUPC" w:hint="cs"/>
                <w:i/>
                <w:iCs/>
                <w:sz w:val="26"/>
                <w:szCs w:val="26"/>
                <w:cs/>
              </w:rPr>
              <w:t>)</w:t>
            </w:r>
          </w:p>
        </w:tc>
      </w:tr>
      <w:tr w:rsidR="007476D6" w:rsidRPr="00297A65" w14:paraId="32F140D3" w14:textId="77777777" w:rsidTr="000406A0">
        <w:tc>
          <w:tcPr>
            <w:tcW w:w="1548" w:type="dxa"/>
          </w:tcPr>
          <w:p w14:paraId="5CE40757" w14:textId="77777777" w:rsidR="007476D6" w:rsidRPr="00297A65" w:rsidRDefault="007476D6" w:rsidP="000406A0">
            <w:pPr>
              <w:spacing w:line="240" w:lineRule="exact"/>
              <w:rPr>
                <w:rFonts w:ascii="CordiaUPC" w:hAnsi="CordiaUPC" w:cs="CordiaUPC"/>
                <w:sz w:val="26"/>
                <w:szCs w:val="26"/>
                <w:cs/>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420" w:type="dxa"/>
          </w:tcPr>
          <w:p w14:paraId="32FA7929" w14:textId="77777777" w:rsidR="007476D6" w:rsidRPr="00297A65" w:rsidRDefault="007476D6" w:rsidP="000406A0">
            <w:pPr>
              <w:tabs>
                <w:tab w:val="decimal" w:pos="2404"/>
              </w:tabs>
              <w:spacing w:line="240" w:lineRule="exact"/>
              <w:ind w:right="608"/>
              <w:rPr>
                <w:rFonts w:ascii="CordiaUPC" w:hAnsi="CordiaUPC" w:cs="CordiaUPC"/>
                <w:sz w:val="26"/>
                <w:szCs w:val="26"/>
                <w:lang w:bidi="th-TH"/>
              </w:rPr>
            </w:pPr>
            <w:r>
              <w:rPr>
                <w:rFonts w:ascii="CordiaUPC" w:eastAsia="Times New Roman" w:hAnsi="CordiaUPC" w:cs="CordiaUPC"/>
                <w:sz w:val="26"/>
                <w:szCs w:val="26"/>
              </w:rPr>
              <w:t>(2,753)</w:t>
            </w:r>
          </w:p>
        </w:tc>
        <w:tc>
          <w:tcPr>
            <w:tcW w:w="1557" w:type="dxa"/>
          </w:tcPr>
          <w:p w14:paraId="4E06EA97" w14:textId="77777777" w:rsidR="007476D6" w:rsidRPr="00297A65" w:rsidRDefault="007476D6" w:rsidP="000406A0">
            <w:pPr>
              <w:spacing w:line="240" w:lineRule="exact"/>
              <w:rPr>
                <w:rFonts w:ascii="CordiaUPC" w:hAnsi="CordiaUPC" w:cs="CordiaUPC"/>
                <w:sz w:val="26"/>
                <w:szCs w:val="26"/>
              </w:rPr>
            </w:pPr>
            <w:r w:rsidRPr="00297A65">
              <w:rPr>
                <w:rFonts w:ascii="CordiaUPC" w:hAnsi="CordiaUPC" w:cs="CordiaUPC" w:hint="cs"/>
                <w:sz w:val="26"/>
                <w:szCs w:val="26"/>
              </w:rPr>
              <w:t>USD</w:t>
            </w:r>
            <w:r w:rsidRPr="00297A65">
              <w:rPr>
                <w:rFonts w:ascii="CordiaUPC" w:hAnsi="CordiaUPC" w:cs="CordiaUPC" w:hint="cs"/>
                <w:sz w:val="26"/>
                <w:szCs w:val="26"/>
                <w:cs/>
              </w:rPr>
              <w:t xml:space="preserve">   </w:t>
            </w:r>
          </w:p>
        </w:tc>
        <w:tc>
          <w:tcPr>
            <w:tcW w:w="3213" w:type="dxa"/>
          </w:tcPr>
          <w:p w14:paraId="7A6294BE" w14:textId="77777777" w:rsidR="007476D6" w:rsidRPr="00297A65" w:rsidRDefault="007476D6" w:rsidP="000406A0">
            <w:pPr>
              <w:tabs>
                <w:tab w:val="decimal" w:pos="2202"/>
              </w:tabs>
              <w:spacing w:line="240" w:lineRule="exact"/>
              <w:ind w:right="528"/>
              <w:rPr>
                <w:rFonts w:ascii="CordiaUPC" w:hAnsi="CordiaUPC" w:cs="CordiaUPC"/>
                <w:sz w:val="26"/>
                <w:szCs w:val="26"/>
              </w:rPr>
            </w:pPr>
            <w:r>
              <w:rPr>
                <w:rFonts w:ascii="CordiaUPC" w:eastAsia="Times New Roman" w:hAnsi="CordiaUPC" w:cs="CordiaUPC"/>
                <w:sz w:val="26"/>
                <w:szCs w:val="26"/>
              </w:rPr>
              <w:t>(65)</w:t>
            </w:r>
          </w:p>
        </w:tc>
      </w:tr>
      <w:tr w:rsidR="007476D6" w:rsidRPr="00297A65" w14:paraId="7D71523A" w14:textId="77777777" w:rsidTr="000406A0">
        <w:tc>
          <w:tcPr>
            <w:tcW w:w="1548" w:type="dxa"/>
          </w:tcPr>
          <w:p w14:paraId="6C50A59B" w14:textId="77777777" w:rsidR="007476D6" w:rsidRPr="00297A65" w:rsidRDefault="007476D6" w:rsidP="000406A0">
            <w:pPr>
              <w:spacing w:line="240" w:lineRule="exact"/>
              <w:rPr>
                <w:rFonts w:ascii="CordiaUPC" w:hAnsi="CordiaUPC" w:cs="CordiaUPC"/>
                <w:sz w:val="26"/>
                <w:szCs w:val="26"/>
                <w:cs/>
              </w:rPr>
            </w:pPr>
            <w:r>
              <w:rPr>
                <w:rFonts w:ascii="CordiaUPC" w:hAnsi="CordiaUPC" w:cs="CordiaUPC"/>
                <w:sz w:val="26"/>
                <w:szCs w:val="26"/>
              </w:rPr>
              <w:t>JPY</w:t>
            </w:r>
            <w:r w:rsidRPr="00297A65">
              <w:rPr>
                <w:rFonts w:ascii="CordiaUPC" w:hAnsi="CordiaUPC" w:cs="CordiaUPC" w:hint="cs"/>
                <w:sz w:val="26"/>
                <w:szCs w:val="26"/>
                <w:cs/>
              </w:rPr>
              <w:tab/>
            </w:r>
          </w:p>
        </w:tc>
        <w:tc>
          <w:tcPr>
            <w:tcW w:w="3420" w:type="dxa"/>
          </w:tcPr>
          <w:p w14:paraId="6CEE2C08" w14:textId="77777777" w:rsidR="007476D6" w:rsidRPr="00297A65" w:rsidRDefault="007476D6" w:rsidP="000406A0">
            <w:pPr>
              <w:tabs>
                <w:tab w:val="decimal" w:pos="2404"/>
              </w:tabs>
              <w:spacing w:line="240" w:lineRule="exact"/>
              <w:ind w:right="608"/>
              <w:rPr>
                <w:rFonts w:ascii="CordiaUPC" w:hAnsi="CordiaUPC" w:cs="CordiaUPC"/>
                <w:sz w:val="26"/>
                <w:szCs w:val="26"/>
                <w:lang w:bidi="th-TH"/>
              </w:rPr>
            </w:pPr>
            <w:r>
              <w:rPr>
                <w:rFonts w:ascii="CordiaUPC" w:eastAsia="Times New Roman" w:hAnsi="CordiaUPC" w:cs="CordiaUPC"/>
                <w:sz w:val="26"/>
                <w:szCs w:val="26"/>
              </w:rPr>
              <w:t>845</w:t>
            </w:r>
          </w:p>
        </w:tc>
        <w:tc>
          <w:tcPr>
            <w:tcW w:w="1557" w:type="dxa"/>
          </w:tcPr>
          <w:p w14:paraId="081C3183" w14:textId="77777777" w:rsidR="007476D6" w:rsidRPr="00297A65" w:rsidRDefault="007476D6" w:rsidP="000406A0">
            <w:pPr>
              <w:spacing w:line="240" w:lineRule="exact"/>
              <w:rPr>
                <w:rFonts w:ascii="CordiaUPC" w:hAnsi="CordiaUPC" w:cs="CordiaUPC"/>
                <w:sz w:val="26"/>
                <w:szCs w:val="26"/>
              </w:rPr>
            </w:pPr>
            <w:r>
              <w:rPr>
                <w:rFonts w:ascii="CordiaUPC" w:hAnsi="CordiaUPC" w:cs="CordiaUPC"/>
                <w:sz w:val="26"/>
                <w:szCs w:val="26"/>
              </w:rPr>
              <w:t>GBP</w:t>
            </w:r>
            <w:r w:rsidRPr="00297A65">
              <w:rPr>
                <w:rFonts w:ascii="CordiaUPC" w:hAnsi="CordiaUPC" w:cs="CordiaUPC" w:hint="cs"/>
                <w:sz w:val="26"/>
                <w:szCs w:val="26"/>
                <w:cs/>
              </w:rPr>
              <w:tab/>
            </w:r>
          </w:p>
        </w:tc>
        <w:tc>
          <w:tcPr>
            <w:tcW w:w="3213" w:type="dxa"/>
          </w:tcPr>
          <w:p w14:paraId="3CA412C8" w14:textId="77777777" w:rsidR="007476D6" w:rsidRPr="00297A65" w:rsidRDefault="007476D6" w:rsidP="000406A0">
            <w:pPr>
              <w:tabs>
                <w:tab w:val="decimal" w:pos="2202"/>
              </w:tabs>
              <w:spacing w:line="240" w:lineRule="exact"/>
              <w:ind w:right="528"/>
              <w:rPr>
                <w:rFonts w:ascii="CordiaUPC" w:hAnsi="CordiaUPC" w:cs="CordiaUPC"/>
                <w:sz w:val="26"/>
                <w:szCs w:val="26"/>
              </w:rPr>
            </w:pPr>
            <w:r>
              <w:rPr>
                <w:rFonts w:ascii="CordiaUPC" w:eastAsia="Times New Roman" w:hAnsi="CordiaUPC" w:cs="CordiaUPC"/>
                <w:sz w:val="26"/>
                <w:szCs w:val="26"/>
              </w:rPr>
              <w:t>67</w:t>
            </w:r>
          </w:p>
        </w:tc>
      </w:tr>
      <w:tr w:rsidR="007476D6" w:rsidRPr="00297A65" w14:paraId="0F69A65D" w14:textId="77777777" w:rsidTr="000406A0">
        <w:tc>
          <w:tcPr>
            <w:tcW w:w="1548" w:type="dxa"/>
          </w:tcPr>
          <w:p w14:paraId="7F6C7786" w14:textId="77777777" w:rsidR="007476D6" w:rsidRPr="00297A65" w:rsidRDefault="007476D6" w:rsidP="000406A0">
            <w:pPr>
              <w:spacing w:line="240" w:lineRule="exact"/>
              <w:rPr>
                <w:rFonts w:ascii="CordiaUPC" w:hAnsi="CordiaUPC" w:cs="CordiaUPC"/>
                <w:sz w:val="26"/>
                <w:szCs w:val="26"/>
                <w:cs/>
              </w:rPr>
            </w:pPr>
            <w:r w:rsidRPr="00297A65">
              <w:rPr>
                <w:rFonts w:ascii="CordiaUPC" w:hAnsi="CordiaUPC" w:cs="CordiaUPC" w:hint="cs"/>
                <w:sz w:val="26"/>
                <w:szCs w:val="26"/>
              </w:rPr>
              <w:t>Other currencies</w:t>
            </w:r>
          </w:p>
        </w:tc>
        <w:tc>
          <w:tcPr>
            <w:tcW w:w="3420" w:type="dxa"/>
          </w:tcPr>
          <w:p w14:paraId="7F3244A4" w14:textId="77777777" w:rsidR="007476D6" w:rsidRPr="00297A65" w:rsidRDefault="007476D6" w:rsidP="000406A0">
            <w:pPr>
              <w:pBdr>
                <w:bottom w:val="single" w:sz="4" w:space="1" w:color="auto"/>
              </w:pBdr>
              <w:tabs>
                <w:tab w:val="decimal" w:pos="2404"/>
              </w:tabs>
              <w:spacing w:line="240" w:lineRule="exact"/>
              <w:ind w:left="897" w:right="608"/>
              <w:rPr>
                <w:rFonts w:ascii="CordiaUPC" w:hAnsi="CordiaUPC" w:cs="CordiaUPC"/>
                <w:sz w:val="26"/>
                <w:szCs w:val="26"/>
                <w:lang w:bidi="th-TH"/>
              </w:rPr>
            </w:pPr>
            <w:r>
              <w:rPr>
                <w:rFonts w:ascii="CordiaUPC" w:eastAsia="Times New Roman" w:hAnsi="CordiaUPC" w:cs="CordiaUPC"/>
                <w:sz w:val="26"/>
                <w:szCs w:val="26"/>
              </w:rPr>
              <w:t>208</w:t>
            </w:r>
          </w:p>
        </w:tc>
        <w:tc>
          <w:tcPr>
            <w:tcW w:w="1557" w:type="dxa"/>
          </w:tcPr>
          <w:p w14:paraId="4680363F" w14:textId="77777777" w:rsidR="007476D6" w:rsidRPr="00297A65" w:rsidRDefault="007476D6" w:rsidP="000406A0">
            <w:pPr>
              <w:spacing w:line="240" w:lineRule="exact"/>
              <w:rPr>
                <w:rFonts w:ascii="CordiaUPC" w:hAnsi="CordiaUPC" w:cs="CordiaUPC"/>
                <w:sz w:val="26"/>
                <w:szCs w:val="26"/>
              </w:rPr>
            </w:pPr>
            <w:r w:rsidRPr="00297A65">
              <w:rPr>
                <w:rFonts w:ascii="CordiaUPC" w:hAnsi="CordiaUPC" w:cs="CordiaUPC" w:hint="cs"/>
                <w:sz w:val="26"/>
                <w:szCs w:val="26"/>
              </w:rPr>
              <w:t>Other currencies</w:t>
            </w:r>
          </w:p>
        </w:tc>
        <w:tc>
          <w:tcPr>
            <w:tcW w:w="3213" w:type="dxa"/>
          </w:tcPr>
          <w:p w14:paraId="3FADF3AA" w14:textId="77777777" w:rsidR="007476D6" w:rsidRPr="00297A65" w:rsidRDefault="007476D6" w:rsidP="000406A0">
            <w:pPr>
              <w:pBdr>
                <w:bottom w:val="single" w:sz="4" w:space="1" w:color="auto"/>
              </w:pBdr>
              <w:tabs>
                <w:tab w:val="decimal" w:pos="2202"/>
              </w:tabs>
              <w:spacing w:line="240" w:lineRule="exact"/>
              <w:ind w:left="1080" w:right="528"/>
              <w:rPr>
                <w:rFonts w:ascii="CordiaUPC" w:hAnsi="CordiaUPC" w:cs="CordiaUPC"/>
                <w:sz w:val="26"/>
                <w:szCs w:val="26"/>
              </w:rPr>
            </w:pPr>
            <w:r>
              <w:rPr>
                <w:rFonts w:ascii="CordiaUPC" w:eastAsia="Times New Roman" w:hAnsi="CordiaUPC" w:cs="CordiaUPC"/>
                <w:sz w:val="26"/>
                <w:szCs w:val="26"/>
              </w:rPr>
              <w:t>(93)</w:t>
            </w:r>
          </w:p>
        </w:tc>
      </w:tr>
      <w:tr w:rsidR="007476D6" w:rsidRPr="00297A65" w14:paraId="035D78F7" w14:textId="77777777" w:rsidTr="000406A0">
        <w:tc>
          <w:tcPr>
            <w:tcW w:w="1548" w:type="dxa"/>
          </w:tcPr>
          <w:p w14:paraId="631FFCF3" w14:textId="77777777" w:rsidR="007476D6" w:rsidRPr="00297A65" w:rsidRDefault="007476D6" w:rsidP="000406A0">
            <w:pPr>
              <w:spacing w:line="240" w:lineRule="exact"/>
              <w:rPr>
                <w:rFonts w:ascii="CordiaUPC" w:hAnsi="CordiaUPC" w:cs="CordiaUPC"/>
                <w:b/>
                <w:bCs/>
                <w:sz w:val="26"/>
                <w:szCs w:val="26"/>
                <w:cs/>
              </w:rPr>
            </w:pPr>
            <w:r w:rsidRPr="00297A65">
              <w:rPr>
                <w:rFonts w:ascii="CordiaUPC" w:hAnsi="CordiaUPC" w:cs="CordiaUPC" w:hint="cs"/>
                <w:b/>
                <w:bCs/>
                <w:sz w:val="26"/>
                <w:szCs w:val="26"/>
              </w:rPr>
              <w:t>Total</w:t>
            </w:r>
          </w:p>
        </w:tc>
        <w:tc>
          <w:tcPr>
            <w:tcW w:w="3420" w:type="dxa"/>
          </w:tcPr>
          <w:p w14:paraId="5D37D4D6" w14:textId="77777777" w:rsidR="007476D6" w:rsidRPr="00DB4848" w:rsidRDefault="007476D6" w:rsidP="000406A0">
            <w:pPr>
              <w:pBdr>
                <w:bottom w:val="double" w:sz="4" w:space="1" w:color="auto"/>
              </w:pBdr>
              <w:tabs>
                <w:tab w:val="decimal" w:pos="2404"/>
              </w:tabs>
              <w:spacing w:line="240" w:lineRule="exact"/>
              <w:ind w:left="897" w:right="608"/>
              <w:rPr>
                <w:rFonts w:ascii="CordiaUPC" w:hAnsi="CordiaUPC" w:cs="CordiaUPC"/>
                <w:b/>
                <w:bCs/>
                <w:sz w:val="26"/>
                <w:szCs w:val="26"/>
                <w:lang w:bidi="th-TH"/>
              </w:rPr>
            </w:pPr>
            <w:r>
              <w:rPr>
                <w:rFonts w:ascii="CordiaUPC" w:eastAsia="Times New Roman" w:hAnsi="CordiaUPC" w:cs="CordiaUPC"/>
                <w:b/>
                <w:bCs/>
                <w:sz w:val="26"/>
                <w:szCs w:val="26"/>
              </w:rPr>
              <w:t>(1,700)</w:t>
            </w:r>
          </w:p>
        </w:tc>
        <w:tc>
          <w:tcPr>
            <w:tcW w:w="1557" w:type="dxa"/>
          </w:tcPr>
          <w:p w14:paraId="41ECF86C" w14:textId="77777777" w:rsidR="007476D6" w:rsidRPr="00297A65" w:rsidRDefault="007476D6" w:rsidP="000406A0">
            <w:pPr>
              <w:spacing w:line="240" w:lineRule="exact"/>
              <w:rPr>
                <w:rFonts w:ascii="CordiaUPC" w:hAnsi="CordiaUPC" w:cs="CordiaUPC"/>
                <w:sz w:val="26"/>
                <w:szCs w:val="26"/>
              </w:rPr>
            </w:pPr>
            <w:r w:rsidRPr="00297A65">
              <w:rPr>
                <w:rFonts w:ascii="CordiaUPC" w:hAnsi="CordiaUPC" w:cs="CordiaUPC" w:hint="cs"/>
                <w:b/>
                <w:bCs/>
                <w:sz w:val="26"/>
                <w:szCs w:val="26"/>
              </w:rPr>
              <w:t>Total</w:t>
            </w:r>
          </w:p>
        </w:tc>
        <w:tc>
          <w:tcPr>
            <w:tcW w:w="3213" w:type="dxa"/>
          </w:tcPr>
          <w:p w14:paraId="3B03298A" w14:textId="77777777" w:rsidR="007476D6" w:rsidRPr="00DB4848" w:rsidRDefault="007476D6" w:rsidP="000406A0">
            <w:pPr>
              <w:pBdr>
                <w:bottom w:val="double" w:sz="4" w:space="1" w:color="auto"/>
              </w:pBdr>
              <w:tabs>
                <w:tab w:val="decimal" w:pos="2202"/>
              </w:tabs>
              <w:spacing w:line="240" w:lineRule="exact"/>
              <w:ind w:left="1080" w:right="528"/>
              <w:rPr>
                <w:rFonts w:ascii="CordiaUPC" w:hAnsi="CordiaUPC" w:cs="CordiaUPC"/>
                <w:b/>
                <w:bCs/>
                <w:sz w:val="26"/>
                <w:szCs w:val="26"/>
              </w:rPr>
            </w:pPr>
            <w:r>
              <w:rPr>
                <w:rFonts w:ascii="CordiaUPC" w:eastAsia="Times New Roman" w:hAnsi="CordiaUPC" w:cs="CordiaUPC"/>
                <w:b/>
                <w:bCs/>
                <w:sz w:val="26"/>
                <w:szCs w:val="26"/>
              </w:rPr>
              <w:t>(91)</w:t>
            </w:r>
          </w:p>
        </w:tc>
      </w:tr>
    </w:tbl>
    <w:p w14:paraId="33F64970" w14:textId="77777777" w:rsidR="007476D6" w:rsidRDefault="007476D6" w:rsidP="007476D6">
      <w:pPr>
        <w:spacing w:line="240" w:lineRule="auto"/>
        <w:rPr>
          <w:rFonts w:cs="Times New Roman"/>
          <w:i/>
          <w:iCs/>
          <w:sz w:val="20"/>
        </w:rPr>
      </w:pPr>
    </w:p>
    <w:p w14:paraId="0A6C1FE3" w14:textId="77777777" w:rsidR="007476D6" w:rsidRPr="00297A65" w:rsidRDefault="007476D6" w:rsidP="007476D6">
      <w:pPr>
        <w:spacing w:line="240" w:lineRule="exact"/>
        <w:ind w:left="540"/>
        <w:jc w:val="thaiDistribute"/>
        <w:rPr>
          <w:rFonts w:ascii="CordiaUPC" w:hAnsi="CordiaUPC" w:cs="CordiaUPC"/>
          <w:i/>
          <w:iCs/>
          <w:sz w:val="26"/>
          <w:szCs w:val="26"/>
        </w:rPr>
      </w:pPr>
      <w:r w:rsidRPr="00297A65">
        <w:rPr>
          <w:rFonts w:ascii="CordiaUPC" w:hAnsi="CordiaUPC" w:cs="CordiaUPC" w:hint="cs"/>
          <w:i/>
          <w:iCs/>
          <w:sz w:val="26"/>
          <w:szCs w:val="26"/>
        </w:rPr>
        <w:t>Market risk in the banking book</w:t>
      </w:r>
    </w:p>
    <w:p w14:paraId="711004E7" w14:textId="77777777" w:rsidR="007476D6" w:rsidRPr="00297A65" w:rsidRDefault="007476D6" w:rsidP="007476D6">
      <w:pPr>
        <w:spacing w:line="240" w:lineRule="exact"/>
        <w:ind w:left="540"/>
        <w:jc w:val="thaiDistribute"/>
        <w:rPr>
          <w:rFonts w:ascii="CordiaUPC" w:hAnsi="CordiaUPC" w:cs="CordiaUPC"/>
          <w:sz w:val="26"/>
          <w:szCs w:val="26"/>
        </w:rPr>
      </w:pPr>
    </w:p>
    <w:p w14:paraId="0E991007" w14:textId="0BADCEB9" w:rsidR="007476D6" w:rsidRDefault="007476D6" w:rsidP="007476D6">
      <w:pPr>
        <w:spacing w:line="240" w:lineRule="exact"/>
        <w:ind w:left="540"/>
        <w:jc w:val="thaiDistribute"/>
        <w:rPr>
          <w:rFonts w:ascii="CordiaUPC" w:hAnsi="CordiaUPC" w:cs="CordiaUPC"/>
          <w:sz w:val="26"/>
          <w:szCs w:val="26"/>
        </w:rPr>
      </w:pPr>
      <w:r w:rsidRPr="00297A65">
        <w:rPr>
          <w:rFonts w:ascii="CordiaUPC" w:hAnsi="CordiaUPC" w:cs="CordiaUPC" w:hint="cs"/>
          <w:sz w:val="26"/>
          <w:szCs w:val="26"/>
        </w:rPr>
        <w:t xml:space="preserve">The Bank and its subsidiaries use the repricing gap approach to determine the impact of interest rate changes on net interest income and economic value of equity </w:t>
      </w:r>
      <w:proofErr w:type="gramStart"/>
      <w:r w:rsidRPr="00297A65">
        <w:rPr>
          <w:rFonts w:ascii="CordiaUPC" w:hAnsi="CordiaUPC" w:cs="CordiaUPC" w:hint="cs"/>
          <w:sz w:val="26"/>
          <w:szCs w:val="26"/>
        </w:rPr>
        <w:t>on a monthly basis</w:t>
      </w:r>
      <w:proofErr w:type="gramEnd"/>
      <w:r w:rsidRPr="00297A65">
        <w:rPr>
          <w:rFonts w:ascii="CordiaUPC" w:hAnsi="CordiaUPC" w:cs="CordiaUPC" w:hint="cs"/>
          <w:sz w:val="26"/>
          <w:szCs w:val="26"/>
        </w:rPr>
        <w:t>. The repricing gap uses the remaining term or next repricing date as stipulated in the contract. There are established interest rate risk limits to monitor and control the impact of interest rate changes on the net interest income and economic value</w:t>
      </w:r>
      <w:r w:rsidRPr="008A0E1D">
        <w:rPr>
          <w:rFonts w:ascii="CordiaUPC" w:hAnsi="CordiaUPC" w:cs="CordiaUPC" w:hint="cs"/>
          <w:sz w:val="26"/>
          <w:szCs w:val="26"/>
        </w:rPr>
        <w:t xml:space="preserve">. </w:t>
      </w:r>
      <w:r w:rsidR="000A4A73" w:rsidRPr="008A0E1D">
        <w:rPr>
          <w:rFonts w:ascii="CordiaUPC" w:hAnsi="CordiaUPC" w:cs="CordiaUPC"/>
          <w:sz w:val="26"/>
          <w:szCs w:val="26"/>
        </w:rPr>
        <w:t>Impacts on</w:t>
      </w:r>
      <w:r w:rsidRPr="008A0E1D">
        <w:rPr>
          <w:rFonts w:ascii="CordiaUPC" w:hAnsi="CordiaUPC" w:cs="CordiaUPC" w:hint="cs"/>
          <w:sz w:val="26"/>
          <w:szCs w:val="26"/>
        </w:rPr>
        <w:t xml:space="preserve"> the net interest income and economic value are computed assuming different size shocks in interest rate yield curves. As at </w:t>
      </w:r>
      <w:r w:rsidRPr="008A0E1D">
        <w:rPr>
          <w:rFonts w:ascii="CordiaUPC" w:hAnsi="CordiaUPC" w:cs="CordiaUPC" w:hint="cs"/>
          <w:color w:val="000000"/>
          <w:sz w:val="26"/>
          <w:szCs w:val="26"/>
          <w:lang w:val="en-US" w:bidi="th-TH"/>
        </w:rPr>
        <w:t>30 June 202</w:t>
      </w:r>
      <w:r w:rsidRPr="008A0E1D">
        <w:rPr>
          <w:rFonts w:ascii="CordiaUPC" w:hAnsi="CordiaUPC" w:cs="CordiaUPC"/>
          <w:color w:val="000000"/>
          <w:sz w:val="26"/>
          <w:szCs w:val="26"/>
          <w:lang w:val="en-US" w:bidi="th-TH"/>
        </w:rPr>
        <w:t xml:space="preserve">1 and </w:t>
      </w:r>
      <w:r w:rsidRPr="008A0E1D">
        <w:rPr>
          <w:rFonts w:ascii="CordiaUPC" w:hAnsi="CordiaUPC" w:cs="CordiaUPC" w:hint="cs"/>
          <w:color w:val="000000"/>
          <w:sz w:val="26"/>
          <w:szCs w:val="26"/>
          <w:cs/>
          <w:lang w:val="en-US" w:bidi="th-TH"/>
        </w:rPr>
        <w:t xml:space="preserve">31 </w:t>
      </w:r>
      <w:r w:rsidRPr="008A0E1D">
        <w:rPr>
          <w:rFonts w:ascii="CordiaUPC" w:hAnsi="CordiaUPC" w:cs="CordiaUPC"/>
          <w:color w:val="000000"/>
          <w:sz w:val="26"/>
          <w:szCs w:val="26"/>
          <w:lang w:val="en-US" w:bidi="th-TH"/>
        </w:rPr>
        <w:t>December 2020,</w:t>
      </w:r>
      <w:r w:rsidRPr="008A0E1D">
        <w:rPr>
          <w:rFonts w:ascii="CordiaUPC" w:hAnsi="CordiaUPC" w:cs="CordiaUPC" w:hint="cs"/>
          <w:sz w:val="26"/>
          <w:szCs w:val="26"/>
        </w:rPr>
        <w:t xml:space="preserve"> the effect of changes in interest rates to earnings (net) by 100 bps parallel </w:t>
      </w:r>
      <w:r w:rsidR="000A4A73" w:rsidRPr="008A0E1D">
        <w:rPr>
          <w:rFonts w:ascii="CordiaUPC" w:hAnsi="CordiaUPC" w:cs="CordiaUPC"/>
          <w:sz w:val="26"/>
          <w:szCs w:val="26"/>
        </w:rPr>
        <w:t xml:space="preserve">shift </w:t>
      </w:r>
      <w:r w:rsidRPr="008A0E1D">
        <w:rPr>
          <w:rFonts w:ascii="CordiaUPC" w:hAnsi="CordiaUPC" w:cs="CordiaUPC" w:hint="cs"/>
          <w:sz w:val="26"/>
          <w:szCs w:val="26"/>
        </w:rPr>
        <w:t>in the</w:t>
      </w:r>
      <w:r w:rsidRPr="00297A65">
        <w:rPr>
          <w:rFonts w:ascii="CordiaUPC" w:hAnsi="CordiaUPC" w:cs="CordiaUPC" w:hint="cs"/>
          <w:sz w:val="26"/>
          <w:szCs w:val="26"/>
        </w:rPr>
        <w:t xml:space="preserve"> next 1 year were as follo</w:t>
      </w:r>
      <w:r w:rsidR="00DC2B2E">
        <w:rPr>
          <w:rFonts w:ascii="CordiaUPC" w:hAnsi="CordiaUPC" w:cs="CordiaUPC"/>
          <w:sz w:val="26"/>
          <w:szCs w:val="26"/>
        </w:rPr>
        <w:t>ws</w:t>
      </w:r>
      <w:r w:rsidRPr="00297A65">
        <w:rPr>
          <w:rFonts w:ascii="CordiaUPC" w:hAnsi="CordiaUPC" w:cs="CordiaUPC" w:hint="cs"/>
          <w:sz w:val="26"/>
          <w:szCs w:val="26"/>
        </w:rPr>
        <w:t>:</w:t>
      </w:r>
    </w:p>
    <w:p w14:paraId="210884A2" w14:textId="77777777" w:rsidR="007476D6" w:rsidRPr="00297A65" w:rsidRDefault="007476D6" w:rsidP="007476D6">
      <w:pPr>
        <w:spacing w:line="240" w:lineRule="exact"/>
        <w:ind w:left="540"/>
        <w:jc w:val="thaiDistribute"/>
        <w:rPr>
          <w:rFonts w:ascii="CordiaUPC" w:hAnsi="CordiaUPC" w:cs="CordiaUPC"/>
          <w:sz w:val="26"/>
          <w:szCs w:val="26"/>
        </w:rPr>
      </w:pPr>
    </w:p>
    <w:p w14:paraId="5ED4F525" w14:textId="77777777" w:rsidR="007476D6" w:rsidRPr="00297A65" w:rsidRDefault="007476D6" w:rsidP="007476D6">
      <w:pPr>
        <w:spacing w:line="240" w:lineRule="exact"/>
        <w:ind w:left="540"/>
        <w:jc w:val="thaiDistribute"/>
        <w:rPr>
          <w:rFonts w:ascii="CordiaUPC" w:hAnsi="CordiaUPC" w:cs="CordiaUPC"/>
          <w:sz w:val="26"/>
          <w:szCs w:val="26"/>
        </w:rPr>
      </w:pPr>
    </w:p>
    <w:tbl>
      <w:tblPr>
        <w:tblW w:w="9331" w:type="dxa"/>
        <w:tblInd w:w="450" w:type="dxa"/>
        <w:tblLayout w:type="fixed"/>
        <w:tblLook w:val="00A0" w:firstRow="1" w:lastRow="0" w:firstColumn="1" w:lastColumn="0" w:noHBand="0" w:noVBand="0"/>
      </w:tblPr>
      <w:tblGrid>
        <w:gridCol w:w="3879"/>
        <w:gridCol w:w="774"/>
        <w:gridCol w:w="236"/>
        <w:gridCol w:w="473"/>
        <w:gridCol w:w="270"/>
        <w:gridCol w:w="1715"/>
        <w:gridCol w:w="283"/>
        <w:gridCol w:w="1701"/>
      </w:tblGrid>
      <w:tr w:rsidR="007476D6" w:rsidRPr="00297A65" w14:paraId="23861E4D" w14:textId="77777777" w:rsidTr="000406A0">
        <w:tc>
          <w:tcPr>
            <w:tcW w:w="3879" w:type="dxa"/>
          </w:tcPr>
          <w:p w14:paraId="2ACD726C" w14:textId="77777777" w:rsidR="007476D6" w:rsidRPr="00AB0C8E" w:rsidRDefault="007476D6" w:rsidP="000406A0">
            <w:pPr>
              <w:spacing w:line="240" w:lineRule="exact"/>
              <w:ind w:left="180" w:right="-104" w:hanging="180"/>
              <w:rPr>
                <w:rFonts w:ascii="CordiaUPC" w:hAnsi="CordiaUPC" w:cs="CordiaUPC"/>
                <w:b/>
                <w:bCs/>
                <w:sz w:val="26"/>
                <w:szCs w:val="26"/>
              </w:rPr>
            </w:pPr>
          </w:p>
        </w:tc>
        <w:tc>
          <w:tcPr>
            <w:tcW w:w="774" w:type="dxa"/>
          </w:tcPr>
          <w:p w14:paraId="26AB54E1"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236" w:type="dxa"/>
          </w:tcPr>
          <w:p w14:paraId="15E405B2"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473" w:type="dxa"/>
          </w:tcPr>
          <w:p w14:paraId="67BB3BDA"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270" w:type="dxa"/>
          </w:tcPr>
          <w:p w14:paraId="14F41142"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3699" w:type="dxa"/>
            <w:gridSpan w:val="3"/>
          </w:tcPr>
          <w:p w14:paraId="7246DC80" w14:textId="77777777" w:rsidR="007476D6" w:rsidRPr="00297A65" w:rsidRDefault="007476D6" w:rsidP="000406A0">
            <w:pPr>
              <w:spacing w:line="240" w:lineRule="exact"/>
              <w:ind w:left="-102" w:right="-111"/>
              <w:jc w:val="center"/>
              <w:rPr>
                <w:rFonts w:ascii="CordiaUPC" w:hAnsi="CordiaUPC" w:cs="CordiaUPC"/>
                <w:sz w:val="26"/>
                <w:szCs w:val="26"/>
              </w:rPr>
            </w:pPr>
            <w:r w:rsidRPr="00297A65">
              <w:rPr>
                <w:rFonts w:ascii="CordiaUPC" w:hAnsi="CordiaUPC" w:cs="CordiaUPC" w:hint="cs"/>
                <w:b/>
                <w:bCs/>
                <w:sz w:val="26"/>
                <w:szCs w:val="26"/>
              </w:rPr>
              <w:t>Consolidated</w:t>
            </w:r>
          </w:p>
        </w:tc>
      </w:tr>
      <w:tr w:rsidR="007476D6" w:rsidRPr="00297A65" w14:paraId="2EECFBA5" w14:textId="77777777" w:rsidTr="000406A0">
        <w:tc>
          <w:tcPr>
            <w:tcW w:w="3879" w:type="dxa"/>
          </w:tcPr>
          <w:p w14:paraId="6B4536ED" w14:textId="77777777" w:rsidR="007476D6" w:rsidRPr="00297A65" w:rsidRDefault="007476D6" w:rsidP="000406A0">
            <w:pPr>
              <w:spacing w:line="240" w:lineRule="exact"/>
              <w:ind w:left="180" w:right="-104" w:hanging="180"/>
              <w:rPr>
                <w:rFonts w:ascii="CordiaUPC" w:hAnsi="CordiaUPC" w:cs="CordiaUPC"/>
                <w:sz w:val="26"/>
                <w:szCs w:val="26"/>
              </w:rPr>
            </w:pPr>
          </w:p>
        </w:tc>
        <w:tc>
          <w:tcPr>
            <w:tcW w:w="774" w:type="dxa"/>
          </w:tcPr>
          <w:p w14:paraId="595922D3"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236" w:type="dxa"/>
          </w:tcPr>
          <w:p w14:paraId="4B99D4E4"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473" w:type="dxa"/>
          </w:tcPr>
          <w:p w14:paraId="6788F94E"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270" w:type="dxa"/>
          </w:tcPr>
          <w:p w14:paraId="0CD1144F"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1715" w:type="dxa"/>
          </w:tcPr>
          <w:p w14:paraId="4C04CE8D" w14:textId="77777777" w:rsidR="007476D6" w:rsidRPr="00297A65" w:rsidRDefault="007476D6" w:rsidP="000406A0">
            <w:pPr>
              <w:spacing w:line="240" w:lineRule="exact"/>
              <w:ind w:left="-102" w:right="-111"/>
              <w:jc w:val="center"/>
              <w:rPr>
                <w:rFonts w:ascii="CordiaUPC" w:hAnsi="CordiaUPC" w:cs="CordiaUPC"/>
                <w:sz w:val="26"/>
                <w:szCs w:val="26"/>
              </w:rPr>
            </w:pPr>
            <w:r w:rsidRPr="00AB0C8E">
              <w:rPr>
                <w:rFonts w:ascii="CordiaUPC" w:hAnsi="CordiaUPC" w:cs="CordiaUPC" w:hint="cs"/>
                <w:b/>
                <w:bCs/>
                <w:color w:val="000000"/>
                <w:sz w:val="26"/>
                <w:szCs w:val="26"/>
                <w:lang w:val="en-US" w:bidi="th-TH"/>
              </w:rPr>
              <w:t>30 June 202</w:t>
            </w:r>
            <w:r w:rsidRPr="00AB0C8E">
              <w:rPr>
                <w:rFonts w:ascii="CordiaUPC" w:hAnsi="CordiaUPC" w:cs="CordiaUPC"/>
                <w:b/>
                <w:bCs/>
                <w:color w:val="000000"/>
                <w:sz w:val="26"/>
                <w:szCs w:val="26"/>
                <w:lang w:val="en-US" w:bidi="th-TH"/>
              </w:rPr>
              <w:t>1</w:t>
            </w:r>
          </w:p>
        </w:tc>
        <w:tc>
          <w:tcPr>
            <w:tcW w:w="283" w:type="dxa"/>
          </w:tcPr>
          <w:p w14:paraId="6F74C55F"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1701" w:type="dxa"/>
          </w:tcPr>
          <w:p w14:paraId="6DC4B8A8" w14:textId="77777777" w:rsidR="007476D6" w:rsidRPr="00297A65" w:rsidRDefault="007476D6" w:rsidP="000406A0">
            <w:pPr>
              <w:spacing w:line="240" w:lineRule="exact"/>
              <w:ind w:left="-102" w:right="-111"/>
              <w:jc w:val="center"/>
              <w:rPr>
                <w:rFonts w:ascii="CordiaUPC" w:hAnsi="CordiaUPC" w:cs="CordiaUPC"/>
                <w:sz w:val="26"/>
                <w:szCs w:val="26"/>
              </w:rPr>
            </w:pPr>
            <w:r w:rsidRPr="00AB0C8E">
              <w:rPr>
                <w:rFonts w:ascii="CordiaUPC" w:hAnsi="CordiaUPC" w:cs="CordiaUPC"/>
                <w:b/>
                <w:bCs/>
                <w:color w:val="000000"/>
                <w:sz w:val="26"/>
                <w:szCs w:val="26"/>
                <w:lang w:val="en-US" w:bidi="th-TH"/>
              </w:rPr>
              <w:t>31 December 2020</w:t>
            </w:r>
          </w:p>
        </w:tc>
      </w:tr>
      <w:tr w:rsidR="007476D6" w:rsidRPr="00297A65" w14:paraId="6030A828" w14:textId="77777777" w:rsidTr="000406A0">
        <w:tc>
          <w:tcPr>
            <w:tcW w:w="3879" w:type="dxa"/>
          </w:tcPr>
          <w:p w14:paraId="547EB119" w14:textId="77777777" w:rsidR="007476D6" w:rsidRPr="00297A65" w:rsidRDefault="007476D6" w:rsidP="000406A0">
            <w:pPr>
              <w:spacing w:line="240" w:lineRule="exact"/>
              <w:ind w:left="180" w:right="-104" w:hanging="180"/>
              <w:rPr>
                <w:rFonts w:ascii="CordiaUPC" w:hAnsi="CordiaUPC" w:cs="CordiaUPC"/>
                <w:sz w:val="26"/>
                <w:szCs w:val="26"/>
              </w:rPr>
            </w:pPr>
          </w:p>
        </w:tc>
        <w:tc>
          <w:tcPr>
            <w:tcW w:w="774" w:type="dxa"/>
          </w:tcPr>
          <w:p w14:paraId="1B5CE2DA"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236" w:type="dxa"/>
          </w:tcPr>
          <w:p w14:paraId="557785B5"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473" w:type="dxa"/>
          </w:tcPr>
          <w:p w14:paraId="655159A7"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270" w:type="dxa"/>
          </w:tcPr>
          <w:p w14:paraId="7CE940E5"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1715" w:type="dxa"/>
          </w:tcPr>
          <w:p w14:paraId="1B6B7A3E" w14:textId="77777777" w:rsidR="007476D6" w:rsidRPr="00297A65" w:rsidRDefault="007476D6" w:rsidP="000406A0">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053D697B" w14:textId="77777777" w:rsidR="007476D6" w:rsidRPr="00297A65" w:rsidRDefault="007476D6" w:rsidP="000406A0">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c>
          <w:tcPr>
            <w:tcW w:w="283" w:type="dxa"/>
          </w:tcPr>
          <w:p w14:paraId="200435B4" w14:textId="77777777" w:rsidR="007476D6" w:rsidRPr="00297A65" w:rsidRDefault="007476D6" w:rsidP="000406A0">
            <w:pPr>
              <w:spacing w:line="240" w:lineRule="exact"/>
              <w:ind w:left="-102" w:right="-111"/>
              <w:jc w:val="center"/>
              <w:rPr>
                <w:rFonts w:ascii="CordiaUPC" w:hAnsi="CordiaUPC" w:cs="CordiaUPC"/>
                <w:sz w:val="26"/>
                <w:szCs w:val="26"/>
              </w:rPr>
            </w:pPr>
          </w:p>
        </w:tc>
        <w:tc>
          <w:tcPr>
            <w:tcW w:w="1701" w:type="dxa"/>
          </w:tcPr>
          <w:p w14:paraId="5C8CFFB3" w14:textId="77777777" w:rsidR="007476D6" w:rsidRPr="00297A65" w:rsidRDefault="007476D6" w:rsidP="000406A0">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 xml:space="preserve">Upward </w:t>
            </w:r>
          </w:p>
          <w:p w14:paraId="283A508B" w14:textId="77777777" w:rsidR="007476D6" w:rsidRPr="00297A65" w:rsidRDefault="007476D6" w:rsidP="000406A0">
            <w:pPr>
              <w:spacing w:line="240" w:lineRule="exact"/>
              <w:ind w:left="-102" w:right="-111"/>
              <w:jc w:val="center"/>
              <w:rPr>
                <w:rFonts w:ascii="CordiaUPC" w:hAnsi="CordiaUPC" w:cs="CordiaUPC"/>
                <w:sz w:val="26"/>
                <w:szCs w:val="26"/>
              </w:rPr>
            </w:pPr>
            <w:r w:rsidRPr="00297A65">
              <w:rPr>
                <w:rFonts w:ascii="CordiaUPC" w:hAnsi="CordiaUPC" w:cs="CordiaUPC" w:hint="cs"/>
                <w:sz w:val="26"/>
                <w:szCs w:val="26"/>
              </w:rPr>
              <w:t>shift 100 bps</w:t>
            </w:r>
          </w:p>
        </w:tc>
      </w:tr>
      <w:tr w:rsidR="007476D6" w:rsidRPr="00297A65" w14:paraId="6F8C6338" w14:textId="77777777" w:rsidTr="000406A0">
        <w:tc>
          <w:tcPr>
            <w:tcW w:w="3879" w:type="dxa"/>
            <w:vAlign w:val="center"/>
            <w:hideMark/>
          </w:tcPr>
          <w:p w14:paraId="45AFE132" w14:textId="77777777" w:rsidR="007476D6" w:rsidRPr="00297A65" w:rsidRDefault="007476D6" w:rsidP="000406A0">
            <w:pPr>
              <w:spacing w:line="240" w:lineRule="exact"/>
              <w:rPr>
                <w:rFonts w:ascii="CordiaUPC" w:hAnsi="CordiaUPC" w:cs="CordiaUPC"/>
                <w:sz w:val="26"/>
                <w:szCs w:val="26"/>
              </w:rPr>
            </w:pPr>
          </w:p>
        </w:tc>
        <w:tc>
          <w:tcPr>
            <w:tcW w:w="774" w:type="dxa"/>
            <w:vAlign w:val="center"/>
          </w:tcPr>
          <w:p w14:paraId="075F0CC4" w14:textId="77777777" w:rsidR="007476D6" w:rsidRPr="00297A65" w:rsidRDefault="007476D6" w:rsidP="000406A0">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64796742" w14:textId="77777777" w:rsidR="007476D6" w:rsidRPr="00297A65" w:rsidRDefault="007476D6" w:rsidP="000406A0">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207B47B0" w14:textId="77777777" w:rsidR="007476D6" w:rsidRPr="00297A65" w:rsidRDefault="007476D6" w:rsidP="000406A0">
            <w:pPr>
              <w:tabs>
                <w:tab w:val="decimal" w:pos="857"/>
              </w:tabs>
              <w:spacing w:line="240" w:lineRule="exact"/>
              <w:ind w:left="-104" w:right="-136" w:firstLine="104"/>
              <w:rPr>
                <w:rFonts w:ascii="CordiaUPC" w:hAnsi="CordiaUPC" w:cs="CordiaUPC"/>
                <w:sz w:val="26"/>
                <w:szCs w:val="26"/>
              </w:rPr>
            </w:pPr>
          </w:p>
        </w:tc>
        <w:tc>
          <w:tcPr>
            <w:tcW w:w="270" w:type="dxa"/>
          </w:tcPr>
          <w:p w14:paraId="3479F651" w14:textId="77777777" w:rsidR="007476D6" w:rsidRPr="00297A65" w:rsidRDefault="007476D6" w:rsidP="000406A0">
            <w:pPr>
              <w:tabs>
                <w:tab w:val="decimal" w:pos="857"/>
              </w:tabs>
              <w:spacing w:line="240" w:lineRule="exact"/>
              <w:ind w:left="-104" w:right="-136" w:firstLine="104"/>
              <w:rPr>
                <w:rFonts w:ascii="CordiaUPC" w:hAnsi="CordiaUPC" w:cs="CordiaUPC"/>
                <w:sz w:val="26"/>
                <w:szCs w:val="26"/>
              </w:rPr>
            </w:pPr>
          </w:p>
        </w:tc>
        <w:tc>
          <w:tcPr>
            <w:tcW w:w="3699" w:type="dxa"/>
            <w:gridSpan w:val="3"/>
            <w:vAlign w:val="center"/>
          </w:tcPr>
          <w:p w14:paraId="45EB50ED" w14:textId="77777777" w:rsidR="007476D6" w:rsidRPr="00297A65" w:rsidRDefault="007476D6" w:rsidP="000406A0">
            <w:pPr>
              <w:spacing w:line="240" w:lineRule="exact"/>
              <w:ind w:left="-104" w:right="-136" w:firstLine="104"/>
              <w:jc w:val="center"/>
              <w:rPr>
                <w:rFonts w:ascii="CordiaUPC" w:hAnsi="CordiaUPC" w:cs="CordiaUPC"/>
                <w:sz w:val="26"/>
                <w:szCs w:val="26"/>
              </w:rPr>
            </w:pPr>
            <w:r w:rsidRPr="00297A65">
              <w:rPr>
                <w:rFonts w:ascii="CordiaUPC" w:hAnsi="CordiaUPC" w:cs="CordiaUPC" w:hint="cs"/>
                <w:i/>
                <w:iCs/>
                <w:sz w:val="26"/>
                <w:szCs w:val="26"/>
                <w:lang w:val="th-TH" w:bidi="th-TH"/>
              </w:rPr>
              <w:t>(in million Baht)</w:t>
            </w:r>
          </w:p>
        </w:tc>
      </w:tr>
      <w:tr w:rsidR="005906EC" w:rsidRPr="005906EC" w14:paraId="62A3B7F5" w14:textId="77777777" w:rsidTr="000406A0">
        <w:tc>
          <w:tcPr>
            <w:tcW w:w="3879" w:type="dxa"/>
            <w:vAlign w:val="center"/>
          </w:tcPr>
          <w:p w14:paraId="77C7545A" w14:textId="77777777" w:rsidR="005906EC" w:rsidRPr="005906EC" w:rsidRDefault="005906EC" w:rsidP="005906EC">
            <w:pPr>
              <w:spacing w:line="240" w:lineRule="exact"/>
              <w:rPr>
                <w:rFonts w:ascii="CordiaUPC" w:hAnsi="CordiaUPC" w:cs="CordiaUPC"/>
                <w:sz w:val="26"/>
                <w:szCs w:val="26"/>
              </w:rPr>
            </w:pPr>
            <w:r w:rsidRPr="005906EC">
              <w:rPr>
                <w:rFonts w:ascii="CordiaUPC" w:hAnsi="CordiaUPC" w:cs="CordiaUPC" w:hint="cs"/>
                <w:sz w:val="26"/>
                <w:szCs w:val="26"/>
              </w:rPr>
              <w:t>THB</w:t>
            </w:r>
          </w:p>
        </w:tc>
        <w:tc>
          <w:tcPr>
            <w:tcW w:w="774" w:type="dxa"/>
            <w:vAlign w:val="center"/>
          </w:tcPr>
          <w:p w14:paraId="34FBE806"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3F00F43D"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22A69BA2"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70" w:type="dxa"/>
          </w:tcPr>
          <w:p w14:paraId="6CAD56AA"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15" w:type="dxa"/>
            <w:vAlign w:val="center"/>
          </w:tcPr>
          <w:p w14:paraId="50E2962B" w14:textId="2CB328A1" w:rsidR="005906EC" w:rsidRPr="005906EC" w:rsidRDefault="005906EC" w:rsidP="005906EC">
            <w:pPr>
              <w:tabs>
                <w:tab w:val="decimal" w:pos="1102"/>
              </w:tabs>
              <w:spacing w:line="240" w:lineRule="exact"/>
              <w:ind w:left="-104" w:right="-136" w:firstLine="104"/>
              <w:rPr>
                <w:rFonts w:ascii="CordiaUPC" w:hAnsi="CordiaUPC" w:cs="CordiaUPC"/>
                <w:sz w:val="26"/>
                <w:szCs w:val="26"/>
              </w:rPr>
            </w:pPr>
            <w:r w:rsidRPr="005906EC">
              <w:rPr>
                <w:rFonts w:ascii="CordiaUPC" w:hAnsi="CordiaUPC" w:cs="CordiaUPC"/>
                <w:color w:val="000000"/>
                <w:sz w:val="26"/>
                <w:szCs w:val="26"/>
              </w:rPr>
              <w:t>(2,857)</w:t>
            </w:r>
          </w:p>
        </w:tc>
        <w:tc>
          <w:tcPr>
            <w:tcW w:w="283" w:type="dxa"/>
          </w:tcPr>
          <w:p w14:paraId="1FA7C45E"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01" w:type="dxa"/>
            <w:vAlign w:val="center"/>
          </w:tcPr>
          <w:p w14:paraId="02250E56"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r w:rsidRPr="005906EC">
              <w:rPr>
                <w:rFonts w:ascii="CordiaUPC" w:hAnsi="CordiaUPC" w:cs="CordiaUPC"/>
                <w:sz w:val="26"/>
                <w:szCs w:val="26"/>
              </w:rPr>
              <w:t>(2,692)</w:t>
            </w:r>
          </w:p>
        </w:tc>
      </w:tr>
      <w:tr w:rsidR="005906EC" w:rsidRPr="005906EC" w14:paraId="7B151938" w14:textId="77777777" w:rsidTr="000406A0">
        <w:tc>
          <w:tcPr>
            <w:tcW w:w="3879" w:type="dxa"/>
            <w:vAlign w:val="center"/>
            <w:hideMark/>
          </w:tcPr>
          <w:p w14:paraId="3DD50D1F" w14:textId="77777777" w:rsidR="005906EC" w:rsidRPr="005906EC" w:rsidRDefault="005906EC" w:rsidP="005906EC">
            <w:pPr>
              <w:spacing w:line="240" w:lineRule="exact"/>
              <w:rPr>
                <w:rFonts w:ascii="CordiaUPC" w:hAnsi="CordiaUPC" w:cs="CordiaUPC"/>
                <w:sz w:val="26"/>
                <w:szCs w:val="26"/>
              </w:rPr>
            </w:pPr>
            <w:r w:rsidRPr="005906EC">
              <w:rPr>
                <w:rFonts w:ascii="CordiaUPC" w:hAnsi="CordiaUPC" w:cs="CordiaUPC" w:hint="cs"/>
                <w:sz w:val="26"/>
                <w:szCs w:val="26"/>
              </w:rPr>
              <w:t>USD</w:t>
            </w:r>
          </w:p>
        </w:tc>
        <w:tc>
          <w:tcPr>
            <w:tcW w:w="774" w:type="dxa"/>
            <w:vAlign w:val="center"/>
          </w:tcPr>
          <w:p w14:paraId="316523F2"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1020D1E9"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562186B3"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70" w:type="dxa"/>
          </w:tcPr>
          <w:p w14:paraId="5F395D90"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15" w:type="dxa"/>
            <w:vAlign w:val="center"/>
          </w:tcPr>
          <w:p w14:paraId="36C743AA" w14:textId="702A7D14" w:rsidR="005906EC" w:rsidRPr="005906EC" w:rsidRDefault="005906EC" w:rsidP="005906EC">
            <w:pPr>
              <w:tabs>
                <w:tab w:val="decimal" w:pos="1102"/>
              </w:tabs>
              <w:spacing w:line="240" w:lineRule="exact"/>
              <w:ind w:left="-104" w:right="-136" w:firstLine="104"/>
              <w:rPr>
                <w:rFonts w:ascii="CordiaUPC" w:hAnsi="CordiaUPC" w:cs="CordiaUPC"/>
                <w:sz w:val="26"/>
                <w:szCs w:val="26"/>
              </w:rPr>
            </w:pPr>
            <w:r w:rsidRPr="005906EC">
              <w:rPr>
                <w:rFonts w:ascii="CordiaUPC" w:hAnsi="CordiaUPC" w:cs="CordiaUPC"/>
                <w:color w:val="000000"/>
                <w:sz w:val="26"/>
                <w:szCs w:val="26"/>
              </w:rPr>
              <w:t>119</w:t>
            </w:r>
          </w:p>
        </w:tc>
        <w:tc>
          <w:tcPr>
            <w:tcW w:w="283" w:type="dxa"/>
          </w:tcPr>
          <w:p w14:paraId="157BAF3F"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01" w:type="dxa"/>
            <w:vAlign w:val="center"/>
          </w:tcPr>
          <w:p w14:paraId="44FEB93C"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r w:rsidRPr="005906EC">
              <w:rPr>
                <w:rFonts w:ascii="CordiaUPC" w:hAnsi="CordiaUPC" w:cs="CordiaUPC"/>
                <w:sz w:val="26"/>
                <w:szCs w:val="26"/>
              </w:rPr>
              <w:t>148</w:t>
            </w:r>
          </w:p>
        </w:tc>
      </w:tr>
      <w:tr w:rsidR="005906EC" w:rsidRPr="005906EC" w14:paraId="7F987572" w14:textId="77777777" w:rsidTr="000406A0">
        <w:tc>
          <w:tcPr>
            <w:tcW w:w="3879" w:type="dxa"/>
            <w:vAlign w:val="center"/>
            <w:hideMark/>
          </w:tcPr>
          <w:p w14:paraId="73758528" w14:textId="77777777" w:rsidR="005906EC" w:rsidRPr="005906EC" w:rsidRDefault="005906EC" w:rsidP="005906EC">
            <w:pPr>
              <w:spacing w:line="240" w:lineRule="exact"/>
              <w:rPr>
                <w:rFonts w:ascii="CordiaUPC" w:hAnsi="CordiaUPC" w:cs="CordiaUPC"/>
                <w:sz w:val="26"/>
                <w:szCs w:val="26"/>
              </w:rPr>
            </w:pPr>
            <w:r w:rsidRPr="005906EC">
              <w:rPr>
                <w:rFonts w:ascii="CordiaUPC" w:hAnsi="CordiaUPC" w:cs="CordiaUPC" w:hint="cs"/>
                <w:sz w:val="26"/>
                <w:szCs w:val="26"/>
              </w:rPr>
              <w:t>Others</w:t>
            </w:r>
          </w:p>
        </w:tc>
        <w:tc>
          <w:tcPr>
            <w:tcW w:w="774" w:type="dxa"/>
            <w:tcBorders>
              <w:top w:val="nil"/>
              <w:left w:val="nil"/>
              <w:right w:val="nil"/>
            </w:tcBorders>
            <w:vAlign w:val="center"/>
          </w:tcPr>
          <w:p w14:paraId="7E824DA2"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67E934AA"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473" w:type="dxa"/>
            <w:tcBorders>
              <w:top w:val="nil"/>
              <w:left w:val="nil"/>
              <w:right w:val="nil"/>
            </w:tcBorders>
            <w:vAlign w:val="center"/>
          </w:tcPr>
          <w:p w14:paraId="78963E7D"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70" w:type="dxa"/>
          </w:tcPr>
          <w:p w14:paraId="36E82E5B"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15" w:type="dxa"/>
            <w:tcBorders>
              <w:top w:val="nil"/>
              <w:left w:val="nil"/>
              <w:bottom w:val="single" w:sz="4" w:space="0" w:color="auto"/>
              <w:right w:val="nil"/>
            </w:tcBorders>
            <w:vAlign w:val="center"/>
          </w:tcPr>
          <w:p w14:paraId="04473719" w14:textId="290D6B3E" w:rsidR="005906EC" w:rsidRPr="005906EC" w:rsidRDefault="005906EC" w:rsidP="005906EC">
            <w:pPr>
              <w:tabs>
                <w:tab w:val="decimal" w:pos="1102"/>
              </w:tabs>
              <w:spacing w:line="240" w:lineRule="exact"/>
              <w:ind w:left="-104" w:right="-136" w:firstLine="104"/>
              <w:rPr>
                <w:rFonts w:ascii="CordiaUPC" w:hAnsi="CordiaUPC" w:cs="CordiaUPC"/>
                <w:sz w:val="26"/>
                <w:szCs w:val="26"/>
              </w:rPr>
            </w:pPr>
            <w:r w:rsidRPr="005906EC">
              <w:rPr>
                <w:rFonts w:ascii="CordiaUPC" w:hAnsi="CordiaUPC" w:cs="CordiaUPC"/>
                <w:color w:val="000000"/>
                <w:sz w:val="26"/>
                <w:szCs w:val="26"/>
              </w:rPr>
              <w:t>(4)</w:t>
            </w:r>
          </w:p>
        </w:tc>
        <w:tc>
          <w:tcPr>
            <w:tcW w:w="283" w:type="dxa"/>
          </w:tcPr>
          <w:p w14:paraId="3B196BFC"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01" w:type="dxa"/>
            <w:tcBorders>
              <w:top w:val="nil"/>
              <w:left w:val="nil"/>
              <w:bottom w:val="single" w:sz="4" w:space="0" w:color="auto"/>
              <w:right w:val="nil"/>
            </w:tcBorders>
            <w:vAlign w:val="center"/>
          </w:tcPr>
          <w:p w14:paraId="59507B56"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r w:rsidRPr="005906EC">
              <w:rPr>
                <w:rFonts w:ascii="CordiaUPC" w:hAnsi="CordiaUPC" w:cs="CordiaUPC"/>
                <w:sz w:val="26"/>
                <w:szCs w:val="26"/>
              </w:rPr>
              <w:t>2</w:t>
            </w:r>
          </w:p>
        </w:tc>
      </w:tr>
      <w:tr w:rsidR="005906EC" w:rsidRPr="005906EC" w14:paraId="3B8D9D18" w14:textId="77777777" w:rsidTr="006D7A0D">
        <w:tc>
          <w:tcPr>
            <w:tcW w:w="3879" w:type="dxa"/>
            <w:vAlign w:val="bottom"/>
            <w:hideMark/>
          </w:tcPr>
          <w:p w14:paraId="16DE8323" w14:textId="77777777" w:rsidR="005906EC" w:rsidRPr="005906EC" w:rsidRDefault="005906EC" w:rsidP="005906EC">
            <w:pPr>
              <w:spacing w:line="240" w:lineRule="exact"/>
              <w:ind w:right="-104"/>
              <w:rPr>
                <w:rFonts w:ascii="CordiaUPC" w:hAnsi="CordiaUPC" w:cs="CordiaUPC"/>
                <w:b/>
                <w:bCs/>
                <w:sz w:val="26"/>
                <w:szCs w:val="26"/>
              </w:rPr>
            </w:pPr>
            <w:r w:rsidRPr="005906EC">
              <w:rPr>
                <w:rFonts w:ascii="CordiaUPC" w:hAnsi="CordiaUPC" w:cs="CordiaUPC" w:hint="cs"/>
                <w:b/>
                <w:bCs/>
                <w:sz w:val="26"/>
                <w:szCs w:val="26"/>
              </w:rPr>
              <w:t xml:space="preserve">Total effect of change in interest rate </w:t>
            </w:r>
          </w:p>
        </w:tc>
        <w:tc>
          <w:tcPr>
            <w:tcW w:w="774" w:type="dxa"/>
            <w:tcBorders>
              <w:left w:val="nil"/>
              <w:right w:val="nil"/>
            </w:tcBorders>
            <w:vAlign w:val="center"/>
          </w:tcPr>
          <w:p w14:paraId="71599EC4"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236" w:type="dxa"/>
            <w:vAlign w:val="bottom"/>
          </w:tcPr>
          <w:p w14:paraId="162CC93B"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473" w:type="dxa"/>
            <w:tcBorders>
              <w:left w:val="nil"/>
              <w:right w:val="nil"/>
            </w:tcBorders>
            <w:vAlign w:val="center"/>
          </w:tcPr>
          <w:p w14:paraId="4F309202"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270" w:type="dxa"/>
          </w:tcPr>
          <w:p w14:paraId="155E2BB3"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1715" w:type="dxa"/>
            <w:tcBorders>
              <w:top w:val="single" w:sz="4" w:space="0" w:color="auto"/>
              <w:left w:val="nil"/>
              <w:bottom w:val="double" w:sz="4" w:space="0" w:color="auto"/>
              <w:right w:val="nil"/>
            </w:tcBorders>
            <w:vAlign w:val="bottom"/>
          </w:tcPr>
          <w:p w14:paraId="58BF24C1" w14:textId="02D7F07C" w:rsidR="005906EC" w:rsidRPr="005906EC" w:rsidRDefault="005906EC" w:rsidP="005906EC">
            <w:pPr>
              <w:tabs>
                <w:tab w:val="decimal" w:pos="1102"/>
              </w:tabs>
              <w:spacing w:line="240" w:lineRule="exact"/>
              <w:ind w:left="-104" w:right="-136" w:firstLine="104"/>
              <w:rPr>
                <w:rFonts w:ascii="CordiaUPC" w:hAnsi="CordiaUPC" w:cs="CordiaUPC"/>
                <w:b/>
                <w:bCs/>
                <w:sz w:val="26"/>
                <w:szCs w:val="26"/>
              </w:rPr>
            </w:pPr>
            <w:r w:rsidRPr="005906EC">
              <w:rPr>
                <w:rFonts w:ascii="CordiaUPC" w:hAnsi="CordiaUPC" w:cs="CordiaUPC"/>
                <w:b/>
                <w:bCs/>
                <w:color w:val="000000"/>
                <w:sz w:val="26"/>
                <w:szCs w:val="26"/>
              </w:rPr>
              <w:t>(2,742)</w:t>
            </w:r>
          </w:p>
        </w:tc>
        <w:tc>
          <w:tcPr>
            <w:tcW w:w="283" w:type="dxa"/>
          </w:tcPr>
          <w:p w14:paraId="37F1D8D4"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1701" w:type="dxa"/>
            <w:tcBorders>
              <w:top w:val="single" w:sz="4" w:space="0" w:color="auto"/>
              <w:left w:val="nil"/>
              <w:bottom w:val="double" w:sz="4" w:space="0" w:color="auto"/>
              <w:right w:val="nil"/>
            </w:tcBorders>
            <w:vAlign w:val="center"/>
          </w:tcPr>
          <w:p w14:paraId="54181940"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r w:rsidRPr="005906EC">
              <w:rPr>
                <w:rFonts w:ascii="CordiaUPC" w:hAnsi="CordiaUPC" w:cs="CordiaUPC"/>
                <w:b/>
                <w:bCs/>
                <w:sz w:val="26"/>
                <w:szCs w:val="26"/>
              </w:rPr>
              <w:t>(2,542)</w:t>
            </w:r>
          </w:p>
        </w:tc>
      </w:tr>
    </w:tbl>
    <w:p w14:paraId="42D06A53" w14:textId="77777777" w:rsidR="007476D6" w:rsidRPr="005906EC" w:rsidRDefault="007476D6" w:rsidP="007476D6">
      <w:pPr>
        <w:tabs>
          <w:tab w:val="left" w:pos="540"/>
        </w:tabs>
        <w:spacing w:line="240" w:lineRule="exact"/>
        <w:jc w:val="both"/>
        <w:rPr>
          <w:rFonts w:ascii="CordiaUPC" w:hAnsi="CordiaUPC" w:cs="CordiaUPC"/>
          <w:b/>
          <w:bCs/>
          <w:color w:val="000000"/>
          <w:sz w:val="26"/>
          <w:szCs w:val="26"/>
          <w:lang w:val="en-US" w:bidi="th-TH"/>
        </w:rPr>
      </w:pPr>
    </w:p>
    <w:p w14:paraId="508BCC5E" w14:textId="77777777" w:rsidR="007476D6" w:rsidRPr="005906EC" w:rsidRDefault="007476D6" w:rsidP="007476D6">
      <w:pPr>
        <w:tabs>
          <w:tab w:val="left" w:pos="540"/>
        </w:tabs>
        <w:spacing w:line="240" w:lineRule="exact"/>
        <w:jc w:val="both"/>
        <w:rPr>
          <w:rFonts w:ascii="CordiaUPC" w:hAnsi="CordiaUPC" w:cs="CordiaUPC"/>
          <w:b/>
          <w:bCs/>
          <w:color w:val="000000"/>
          <w:sz w:val="26"/>
          <w:szCs w:val="26"/>
          <w:lang w:val="en-US" w:bidi="th-TH"/>
        </w:rPr>
      </w:pPr>
    </w:p>
    <w:tbl>
      <w:tblPr>
        <w:tblW w:w="9331" w:type="dxa"/>
        <w:tblInd w:w="450" w:type="dxa"/>
        <w:tblLayout w:type="fixed"/>
        <w:tblLook w:val="00A0" w:firstRow="1" w:lastRow="0" w:firstColumn="1" w:lastColumn="0" w:noHBand="0" w:noVBand="0"/>
      </w:tblPr>
      <w:tblGrid>
        <w:gridCol w:w="3879"/>
        <w:gridCol w:w="774"/>
        <w:gridCol w:w="236"/>
        <w:gridCol w:w="473"/>
        <w:gridCol w:w="270"/>
        <w:gridCol w:w="1715"/>
        <w:gridCol w:w="283"/>
        <w:gridCol w:w="1701"/>
      </w:tblGrid>
      <w:tr w:rsidR="007476D6" w:rsidRPr="005906EC" w14:paraId="3DA9ABDC" w14:textId="77777777" w:rsidTr="000406A0">
        <w:tc>
          <w:tcPr>
            <w:tcW w:w="3879" w:type="dxa"/>
          </w:tcPr>
          <w:p w14:paraId="1E2C004D" w14:textId="77777777" w:rsidR="007476D6" w:rsidRPr="005906EC" w:rsidRDefault="007476D6" w:rsidP="000406A0">
            <w:pPr>
              <w:spacing w:line="240" w:lineRule="exact"/>
              <w:ind w:left="180" w:right="-104" w:hanging="180"/>
              <w:rPr>
                <w:rFonts w:ascii="CordiaUPC" w:hAnsi="CordiaUPC" w:cs="CordiaUPC"/>
                <w:b/>
                <w:bCs/>
                <w:sz w:val="26"/>
                <w:szCs w:val="26"/>
              </w:rPr>
            </w:pPr>
          </w:p>
        </w:tc>
        <w:tc>
          <w:tcPr>
            <w:tcW w:w="774" w:type="dxa"/>
          </w:tcPr>
          <w:p w14:paraId="19144EC2"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236" w:type="dxa"/>
          </w:tcPr>
          <w:p w14:paraId="3B1E3893"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473" w:type="dxa"/>
          </w:tcPr>
          <w:p w14:paraId="116D3FEA"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270" w:type="dxa"/>
          </w:tcPr>
          <w:p w14:paraId="2739A5B0"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3699" w:type="dxa"/>
            <w:gridSpan w:val="3"/>
          </w:tcPr>
          <w:p w14:paraId="699614D2" w14:textId="77777777" w:rsidR="007476D6" w:rsidRPr="005906EC" w:rsidRDefault="007476D6" w:rsidP="000406A0">
            <w:pPr>
              <w:spacing w:line="240" w:lineRule="exact"/>
              <w:ind w:left="-102" w:right="-111"/>
              <w:jc w:val="center"/>
              <w:rPr>
                <w:rFonts w:ascii="CordiaUPC" w:hAnsi="CordiaUPC" w:cs="CordiaUPC"/>
                <w:sz w:val="26"/>
                <w:szCs w:val="26"/>
              </w:rPr>
            </w:pPr>
            <w:r w:rsidRPr="005906EC">
              <w:rPr>
                <w:rFonts w:ascii="CordiaUPC" w:hAnsi="CordiaUPC" w:cs="CordiaUPC" w:hint="cs"/>
                <w:b/>
                <w:bCs/>
                <w:sz w:val="26"/>
                <w:szCs w:val="26"/>
              </w:rPr>
              <w:t>Bank only</w:t>
            </w:r>
          </w:p>
        </w:tc>
      </w:tr>
      <w:tr w:rsidR="007476D6" w:rsidRPr="005906EC" w14:paraId="6D7F468C" w14:textId="77777777" w:rsidTr="000406A0">
        <w:tc>
          <w:tcPr>
            <w:tcW w:w="3879" w:type="dxa"/>
          </w:tcPr>
          <w:p w14:paraId="3132DC28" w14:textId="77777777" w:rsidR="007476D6" w:rsidRPr="005906EC" w:rsidRDefault="007476D6" w:rsidP="000406A0">
            <w:pPr>
              <w:spacing w:line="240" w:lineRule="exact"/>
              <w:ind w:left="180" w:right="-104" w:hanging="180"/>
              <w:rPr>
                <w:rFonts w:ascii="CordiaUPC" w:hAnsi="CordiaUPC" w:cs="CordiaUPC"/>
                <w:sz w:val="26"/>
                <w:szCs w:val="26"/>
              </w:rPr>
            </w:pPr>
          </w:p>
        </w:tc>
        <w:tc>
          <w:tcPr>
            <w:tcW w:w="774" w:type="dxa"/>
          </w:tcPr>
          <w:p w14:paraId="0734BE15"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236" w:type="dxa"/>
          </w:tcPr>
          <w:p w14:paraId="0D6CCD0D"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473" w:type="dxa"/>
          </w:tcPr>
          <w:p w14:paraId="22031FA6"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270" w:type="dxa"/>
          </w:tcPr>
          <w:p w14:paraId="6CE1F86C"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1715" w:type="dxa"/>
          </w:tcPr>
          <w:p w14:paraId="34042E43" w14:textId="77777777" w:rsidR="007476D6" w:rsidRPr="005906EC" w:rsidRDefault="007476D6" w:rsidP="000406A0">
            <w:pPr>
              <w:spacing w:line="240" w:lineRule="exact"/>
              <w:ind w:left="-102" w:right="-111"/>
              <w:jc w:val="center"/>
              <w:rPr>
                <w:rFonts w:ascii="CordiaUPC" w:hAnsi="CordiaUPC" w:cs="CordiaUPC"/>
                <w:sz w:val="26"/>
                <w:szCs w:val="26"/>
              </w:rPr>
            </w:pPr>
            <w:r w:rsidRPr="005906EC">
              <w:rPr>
                <w:rFonts w:ascii="CordiaUPC" w:hAnsi="CordiaUPC" w:cs="CordiaUPC" w:hint="cs"/>
                <w:b/>
                <w:bCs/>
                <w:color w:val="000000"/>
                <w:sz w:val="26"/>
                <w:szCs w:val="26"/>
                <w:lang w:val="en-US" w:bidi="th-TH"/>
              </w:rPr>
              <w:t>30 June 202</w:t>
            </w:r>
            <w:r w:rsidRPr="005906EC">
              <w:rPr>
                <w:rFonts w:ascii="CordiaUPC" w:hAnsi="CordiaUPC" w:cs="CordiaUPC"/>
                <w:b/>
                <w:bCs/>
                <w:color w:val="000000"/>
                <w:sz w:val="26"/>
                <w:szCs w:val="26"/>
                <w:lang w:val="en-US" w:bidi="th-TH"/>
              </w:rPr>
              <w:t>1</w:t>
            </w:r>
          </w:p>
        </w:tc>
        <w:tc>
          <w:tcPr>
            <w:tcW w:w="283" w:type="dxa"/>
          </w:tcPr>
          <w:p w14:paraId="1F6F90E4"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1701" w:type="dxa"/>
          </w:tcPr>
          <w:p w14:paraId="1616386C" w14:textId="77777777" w:rsidR="007476D6" w:rsidRPr="005906EC" w:rsidRDefault="007476D6" w:rsidP="000406A0">
            <w:pPr>
              <w:spacing w:line="240" w:lineRule="exact"/>
              <w:ind w:left="-102" w:right="-111"/>
              <w:jc w:val="center"/>
              <w:rPr>
                <w:rFonts w:ascii="CordiaUPC" w:hAnsi="CordiaUPC" w:cs="CordiaUPC"/>
                <w:sz w:val="26"/>
                <w:szCs w:val="26"/>
              </w:rPr>
            </w:pPr>
            <w:r w:rsidRPr="005906EC">
              <w:rPr>
                <w:rFonts w:ascii="CordiaUPC" w:hAnsi="CordiaUPC" w:cs="CordiaUPC"/>
                <w:b/>
                <w:bCs/>
                <w:color w:val="000000"/>
                <w:sz w:val="26"/>
                <w:szCs w:val="26"/>
                <w:lang w:val="en-US" w:bidi="th-TH"/>
              </w:rPr>
              <w:t>31 December 2020</w:t>
            </w:r>
          </w:p>
        </w:tc>
      </w:tr>
      <w:tr w:rsidR="007476D6" w:rsidRPr="005906EC" w14:paraId="5B07CCEF" w14:textId="77777777" w:rsidTr="000406A0">
        <w:tc>
          <w:tcPr>
            <w:tcW w:w="3879" w:type="dxa"/>
          </w:tcPr>
          <w:p w14:paraId="46C2555B" w14:textId="77777777" w:rsidR="007476D6" w:rsidRPr="005906EC" w:rsidRDefault="007476D6" w:rsidP="000406A0">
            <w:pPr>
              <w:spacing w:line="240" w:lineRule="exact"/>
              <w:ind w:left="180" w:right="-104" w:hanging="180"/>
              <w:rPr>
                <w:rFonts w:ascii="CordiaUPC" w:hAnsi="CordiaUPC" w:cs="CordiaUPC"/>
                <w:sz w:val="26"/>
                <w:szCs w:val="26"/>
              </w:rPr>
            </w:pPr>
          </w:p>
        </w:tc>
        <w:tc>
          <w:tcPr>
            <w:tcW w:w="774" w:type="dxa"/>
          </w:tcPr>
          <w:p w14:paraId="28515E80"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236" w:type="dxa"/>
          </w:tcPr>
          <w:p w14:paraId="54A31131"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473" w:type="dxa"/>
          </w:tcPr>
          <w:p w14:paraId="0ED76397"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270" w:type="dxa"/>
          </w:tcPr>
          <w:p w14:paraId="781442B6"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1715" w:type="dxa"/>
          </w:tcPr>
          <w:p w14:paraId="3C503C6C" w14:textId="77777777" w:rsidR="007476D6" w:rsidRPr="005906EC" w:rsidRDefault="007476D6" w:rsidP="000406A0">
            <w:pPr>
              <w:spacing w:line="240" w:lineRule="exact"/>
              <w:ind w:left="-102" w:right="-111"/>
              <w:jc w:val="center"/>
              <w:rPr>
                <w:rFonts w:ascii="CordiaUPC" w:hAnsi="CordiaUPC" w:cs="CordiaUPC"/>
                <w:sz w:val="26"/>
                <w:szCs w:val="26"/>
              </w:rPr>
            </w:pPr>
            <w:r w:rsidRPr="005906EC">
              <w:rPr>
                <w:rFonts w:ascii="CordiaUPC" w:hAnsi="CordiaUPC" w:cs="CordiaUPC" w:hint="cs"/>
                <w:sz w:val="26"/>
                <w:szCs w:val="26"/>
              </w:rPr>
              <w:t xml:space="preserve">Upward </w:t>
            </w:r>
          </w:p>
          <w:p w14:paraId="6D2AE242" w14:textId="77777777" w:rsidR="007476D6" w:rsidRPr="005906EC" w:rsidRDefault="007476D6" w:rsidP="000406A0">
            <w:pPr>
              <w:spacing w:line="240" w:lineRule="exact"/>
              <w:ind w:left="-102" w:right="-111"/>
              <w:jc w:val="center"/>
              <w:rPr>
                <w:rFonts w:ascii="CordiaUPC" w:hAnsi="CordiaUPC" w:cs="CordiaUPC"/>
                <w:sz w:val="26"/>
                <w:szCs w:val="26"/>
              </w:rPr>
            </w:pPr>
            <w:r w:rsidRPr="005906EC">
              <w:rPr>
                <w:rFonts w:ascii="CordiaUPC" w:hAnsi="CordiaUPC" w:cs="CordiaUPC" w:hint="cs"/>
                <w:sz w:val="26"/>
                <w:szCs w:val="26"/>
              </w:rPr>
              <w:t>shift 100 bps</w:t>
            </w:r>
          </w:p>
        </w:tc>
        <w:tc>
          <w:tcPr>
            <w:tcW w:w="283" w:type="dxa"/>
          </w:tcPr>
          <w:p w14:paraId="2136F4D1" w14:textId="77777777" w:rsidR="007476D6" w:rsidRPr="005906EC" w:rsidRDefault="007476D6" w:rsidP="000406A0">
            <w:pPr>
              <w:spacing w:line="240" w:lineRule="exact"/>
              <w:ind w:left="-102" w:right="-111"/>
              <w:jc w:val="center"/>
              <w:rPr>
                <w:rFonts w:ascii="CordiaUPC" w:hAnsi="CordiaUPC" w:cs="CordiaUPC"/>
                <w:sz w:val="26"/>
                <w:szCs w:val="26"/>
              </w:rPr>
            </w:pPr>
          </w:p>
        </w:tc>
        <w:tc>
          <w:tcPr>
            <w:tcW w:w="1701" w:type="dxa"/>
          </w:tcPr>
          <w:p w14:paraId="545AACB3" w14:textId="77777777" w:rsidR="007476D6" w:rsidRPr="005906EC" w:rsidRDefault="007476D6" w:rsidP="000406A0">
            <w:pPr>
              <w:spacing w:line="240" w:lineRule="exact"/>
              <w:ind w:left="-102" w:right="-111"/>
              <w:jc w:val="center"/>
              <w:rPr>
                <w:rFonts w:ascii="CordiaUPC" w:hAnsi="CordiaUPC" w:cs="CordiaUPC"/>
                <w:sz w:val="26"/>
                <w:szCs w:val="26"/>
              </w:rPr>
            </w:pPr>
            <w:r w:rsidRPr="005906EC">
              <w:rPr>
                <w:rFonts w:ascii="CordiaUPC" w:hAnsi="CordiaUPC" w:cs="CordiaUPC" w:hint="cs"/>
                <w:sz w:val="26"/>
                <w:szCs w:val="26"/>
              </w:rPr>
              <w:t xml:space="preserve">Upward </w:t>
            </w:r>
          </w:p>
          <w:p w14:paraId="35A02067" w14:textId="77777777" w:rsidR="007476D6" w:rsidRPr="005906EC" w:rsidRDefault="007476D6" w:rsidP="000406A0">
            <w:pPr>
              <w:spacing w:line="240" w:lineRule="exact"/>
              <w:ind w:left="-102" w:right="-111"/>
              <w:jc w:val="center"/>
              <w:rPr>
                <w:rFonts w:ascii="CordiaUPC" w:hAnsi="CordiaUPC" w:cs="CordiaUPC"/>
                <w:sz w:val="26"/>
                <w:szCs w:val="26"/>
              </w:rPr>
            </w:pPr>
            <w:r w:rsidRPr="005906EC">
              <w:rPr>
                <w:rFonts w:ascii="CordiaUPC" w:hAnsi="CordiaUPC" w:cs="CordiaUPC" w:hint="cs"/>
                <w:sz w:val="26"/>
                <w:szCs w:val="26"/>
              </w:rPr>
              <w:t>shift 100 bps</w:t>
            </w:r>
          </w:p>
        </w:tc>
      </w:tr>
      <w:tr w:rsidR="007476D6" w:rsidRPr="005906EC" w14:paraId="206C58E4" w14:textId="77777777" w:rsidTr="000406A0">
        <w:tc>
          <w:tcPr>
            <w:tcW w:w="3879" w:type="dxa"/>
            <w:vAlign w:val="center"/>
            <w:hideMark/>
          </w:tcPr>
          <w:p w14:paraId="554DCB88" w14:textId="77777777" w:rsidR="007476D6" w:rsidRPr="005906EC" w:rsidRDefault="007476D6" w:rsidP="000406A0">
            <w:pPr>
              <w:spacing w:line="240" w:lineRule="exact"/>
              <w:rPr>
                <w:rFonts w:ascii="CordiaUPC" w:hAnsi="CordiaUPC" w:cs="CordiaUPC"/>
                <w:sz w:val="26"/>
                <w:szCs w:val="26"/>
              </w:rPr>
            </w:pPr>
          </w:p>
        </w:tc>
        <w:tc>
          <w:tcPr>
            <w:tcW w:w="774" w:type="dxa"/>
            <w:vAlign w:val="center"/>
          </w:tcPr>
          <w:p w14:paraId="24861107" w14:textId="77777777" w:rsidR="007476D6" w:rsidRPr="005906EC" w:rsidRDefault="007476D6" w:rsidP="000406A0">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4647ED3E" w14:textId="77777777" w:rsidR="007476D6" w:rsidRPr="005906EC" w:rsidRDefault="007476D6" w:rsidP="000406A0">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50654A19" w14:textId="77777777" w:rsidR="007476D6" w:rsidRPr="005906EC" w:rsidRDefault="007476D6" w:rsidP="000406A0">
            <w:pPr>
              <w:tabs>
                <w:tab w:val="decimal" w:pos="857"/>
              </w:tabs>
              <w:spacing w:line="240" w:lineRule="exact"/>
              <w:ind w:left="-104" w:right="-136" w:firstLine="104"/>
              <w:rPr>
                <w:rFonts w:ascii="CordiaUPC" w:hAnsi="CordiaUPC" w:cs="CordiaUPC"/>
                <w:sz w:val="26"/>
                <w:szCs w:val="26"/>
              </w:rPr>
            </w:pPr>
          </w:p>
        </w:tc>
        <w:tc>
          <w:tcPr>
            <w:tcW w:w="270" w:type="dxa"/>
          </w:tcPr>
          <w:p w14:paraId="58D89478" w14:textId="77777777" w:rsidR="007476D6" w:rsidRPr="005906EC" w:rsidRDefault="007476D6" w:rsidP="000406A0">
            <w:pPr>
              <w:tabs>
                <w:tab w:val="decimal" w:pos="857"/>
              </w:tabs>
              <w:spacing w:line="240" w:lineRule="exact"/>
              <w:ind w:left="-104" w:right="-136" w:firstLine="104"/>
              <w:rPr>
                <w:rFonts w:ascii="CordiaUPC" w:hAnsi="CordiaUPC" w:cs="CordiaUPC"/>
                <w:sz w:val="26"/>
                <w:szCs w:val="26"/>
              </w:rPr>
            </w:pPr>
          </w:p>
        </w:tc>
        <w:tc>
          <w:tcPr>
            <w:tcW w:w="3699" w:type="dxa"/>
            <w:gridSpan w:val="3"/>
            <w:vAlign w:val="center"/>
          </w:tcPr>
          <w:p w14:paraId="07C4B54F" w14:textId="77777777" w:rsidR="007476D6" w:rsidRPr="005906EC" w:rsidRDefault="007476D6" w:rsidP="000406A0">
            <w:pPr>
              <w:spacing w:line="240" w:lineRule="exact"/>
              <w:ind w:left="-104" w:right="-136" w:firstLine="104"/>
              <w:jc w:val="center"/>
              <w:rPr>
                <w:rFonts w:ascii="CordiaUPC" w:hAnsi="CordiaUPC" w:cs="CordiaUPC"/>
                <w:sz w:val="26"/>
                <w:szCs w:val="26"/>
              </w:rPr>
            </w:pPr>
            <w:r w:rsidRPr="005906EC">
              <w:rPr>
                <w:rFonts w:ascii="CordiaUPC" w:hAnsi="CordiaUPC" w:cs="CordiaUPC" w:hint="cs"/>
                <w:i/>
                <w:iCs/>
                <w:sz w:val="26"/>
                <w:szCs w:val="26"/>
                <w:lang w:val="th-TH" w:bidi="th-TH"/>
              </w:rPr>
              <w:t>(in million Baht)</w:t>
            </w:r>
          </w:p>
        </w:tc>
      </w:tr>
      <w:tr w:rsidR="005906EC" w:rsidRPr="005906EC" w14:paraId="4DB373B5" w14:textId="77777777" w:rsidTr="000406A0">
        <w:tc>
          <w:tcPr>
            <w:tcW w:w="3879" w:type="dxa"/>
            <w:vAlign w:val="center"/>
          </w:tcPr>
          <w:p w14:paraId="779AD75A" w14:textId="77777777" w:rsidR="005906EC" w:rsidRPr="005906EC" w:rsidRDefault="005906EC" w:rsidP="005906EC">
            <w:pPr>
              <w:spacing w:line="240" w:lineRule="exact"/>
              <w:rPr>
                <w:rFonts w:ascii="CordiaUPC" w:hAnsi="CordiaUPC" w:cs="CordiaUPC"/>
                <w:sz w:val="26"/>
                <w:szCs w:val="26"/>
              </w:rPr>
            </w:pPr>
            <w:r w:rsidRPr="005906EC">
              <w:rPr>
                <w:rFonts w:ascii="CordiaUPC" w:hAnsi="CordiaUPC" w:cs="CordiaUPC" w:hint="cs"/>
                <w:sz w:val="26"/>
                <w:szCs w:val="26"/>
              </w:rPr>
              <w:t>THB</w:t>
            </w:r>
          </w:p>
        </w:tc>
        <w:tc>
          <w:tcPr>
            <w:tcW w:w="774" w:type="dxa"/>
            <w:vAlign w:val="center"/>
          </w:tcPr>
          <w:p w14:paraId="0A447E33"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00AA3097"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1C16BDF7"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70" w:type="dxa"/>
          </w:tcPr>
          <w:p w14:paraId="2F826D8C"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15" w:type="dxa"/>
            <w:vAlign w:val="center"/>
          </w:tcPr>
          <w:p w14:paraId="39B15768" w14:textId="785D4C30" w:rsidR="005906EC" w:rsidRPr="005906EC" w:rsidRDefault="005906EC" w:rsidP="005906EC">
            <w:pPr>
              <w:tabs>
                <w:tab w:val="decimal" w:pos="1102"/>
              </w:tabs>
              <w:spacing w:line="240" w:lineRule="exact"/>
              <w:ind w:left="-104" w:right="-136" w:firstLine="104"/>
              <w:rPr>
                <w:rFonts w:ascii="CordiaUPC" w:hAnsi="CordiaUPC" w:cs="CordiaUPC"/>
                <w:sz w:val="26"/>
                <w:szCs w:val="26"/>
              </w:rPr>
            </w:pPr>
            <w:r w:rsidRPr="005906EC">
              <w:rPr>
                <w:rFonts w:ascii="CordiaUPC" w:hAnsi="CordiaUPC" w:cs="CordiaUPC"/>
                <w:color w:val="000000"/>
                <w:sz w:val="26"/>
                <w:szCs w:val="26"/>
              </w:rPr>
              <w:t>(400)</w:t>
            </w:r>
          </w:p>
        </w:tc>
        <w:tc>
          <w:tcPr>
            <w:tcW w:w="283" w:type="dxa"/>
          </w:tcPr>
          <w:p w14:paraId="6373142C"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01" w:type="dxa"/>
            <w:vAlign w:val="center"/>
          </w:tcPr>
          <w:p w14:paraId="50D9C6FB"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r w:rsidRPr="005906EC">
              <w:rPr>
                <w:rFonts w:ascii="CordiaUPC" w:hAnsi="CordiaUPC" w:cs="CordiaUPC"/>
                <w:sz w:val="26"/>
                <w:szCs w:val="26"/>
              </w:rPr>
              <w:t>(293)</w:t>
            </w:r>
          </w:p>
        </w:tc>
      </w:tr>
      <w:tr w:rsidR="005906EC" w:rsidRPr="005906EC" w14:paraId="03D185F2" w14:textId="77777777" w:rsidTr="000406A0">
        <w:tc>
          <w:tcPr>
            <w:tcW w:w="3879" w:type="dxa"/>
            <w:vAlign w:val="center"/>
            <w:hideMark/>
          </w:tcPr>
          <w:p w14:paraId="786ACF80" w14:textId="77777777" w:rsidR="005906EC" w:rsidRPr="005906EC" w:rsidRDefault="005906EC" w:rsidP="005906EC">
            <w:pPr>
              <w:spacing w:line="240" w:lineRule="exact"/>
              <w:rPr>
                <w:rFonts w:ascii="CordiaUPC" w:hAnsi="CordiaUPC" w:cs="CordiaUPC"/>
                <w:sz w:val="26"/>
                <w:szCs w:val="26"/>
              </w:rPr>
            </w:pPr>
            <w:r w:rsidRPr="005906EC">
              <w:rPr>
                <w:rFonts w:ascii="CordiaUPC" w:hAnsi="CordiaUPC" w:cs="CordiaUPC" w:hint="cs"/>
                <w:sz w:val="26"/>
                <w:szCs w:val="26"/>
              </w:rPr>
              <w:t>USD</w:t>
            </w:r>
          </w:p>
        </w:tc>
        <w:tc>
          <w:tcPr>
            <w:tcW w:w="774" w:type="dxa"/>
            <w:vAlign w:val="center"/>
          </w:tcPr>
          <w:p w14:paraId="34A75F28"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13FA4C8A"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473" w:type="dxa"/>
            <w:vAlign w:val="center"/>
          </w:tcPr>
          <w:p w14:paraId="0456F6CB"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70" w:type="dxa"/>
          </w:tcPr>
          <w:p w14:paraId="1746871D"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15" w:type="dxa"/>
            <w:vAlign w:val="center"/>
          </w:tcPr>
          <w:p w14:paraId="07BA3450" w14:textId="2E40B3DE" w:rsidR="005906EC" w:rsidRPr="005906EC" w:rsidRDefault="005906EC" w:rsidP="005906EC">
            <w:pPr>
              <w:tabs>
                <w:tab w:val="decimal" w:pos="1102"/>
              </w:tabs>
              <w:spacing w:line="240" w:lineRule="exact"/>
              <w:ind w:left="-104" w:right="-136" w:firstLine="104"/>
              <w:rPr>
                <w:rFonts w:ascii="CordiaUPC" w:hAnsi="CordiaUPC" w:cs="CordiaUPC"/>
                <w:sz w:val="26"/>
                <w:szCs w:val="26"/>
              </w:rPr>
            </w:pPr>
            <w:r w:rsidRPr="005906EC">
              <w:rPr>
                <w:rFonts w:ascii="CordiaUPC" w:hAnsi="CordiaUPC" w:cs="CordiaUPC"/>
                <w:color w:val="000000"/>
                <w:sz w:val="26"/>
                <w:szCs w:val="26"/>
              </w:rPr>
              <w:t>117</w:t>
            </w:r>
          </w:p>
        </w:tc>
        <w:tc>
          <w:tcPr>
            <w:tcW w:w="283" w:type="dxa"/>
          </w:tcPr>
          <w:p w14:paraId="0D758D33"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01" w:type="dxa"/>
            <w:vAlign w:val="center"/>
          </w:tcPr>
          <w:p w14:paraId="71B6907A"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r w:rsidRPr="005906EC">
              <w:rPr>
                <w:rFonts w:ascii="CordiaUPC" w:hAnsi="CordiaUPC" w:cs="CordiaUPC"/>
                <w:sz w:val="26"/>
                <w:szCs w:val="26"/>
              </w:rPr>
              <w:t>130</w:t>
            </w:r>
          </w:p>
        </w:tc>
      </w:tr>
      <w:tr w:rsidR="005906EC" w:rsidRPr="005906EC" w14:paraId="21B62E01" w14:textId="77777777" w:rsidTr="000406A0">
        <w:tc>
          <w:tcPr>
            <w:tcW w:w="3879" w:type="dxa"/>
            <w:vAlign w:val="center"/>
            <w:hideMark/>
          </w:tcPr>
          <w:p w14:paraId="180C3E81" w14:textId="77777777" w:rsidR="005906EC" w:rsidRPr="005906EC" w:rsidRDefault="005906EC" w:rsidP="005906EC">
            <w:pPr>
              <w:spacing w:line="240" w:lineRule="exact"/>
              <w:rPr>
                <w:rFonts w:ascii="CordiaUPC" w:hAnsi="CordiaUPC" w:cs="CordiaUPC"/>
                <w:sz w:val="26"/>
                <w:szCs w:val="26"/>
              </w:rPr>
            </w:pPr>
            <w:r w:rsidRPr="005906EC">
              <w:rPr>
                <w:rFonts w:ascii="CordiaUPC" w:hAnsi="CordiaUPC" w:cs="CordiaUPC" w:hint="cs"/>
                <w:sz w:val="26"/>
                <w:szCs w:val="26"/>
              </w:rPr>
              <w:t>Others</w:t>
            </w:r>
          </w:p>
        </w:tc>
        <w:tc>
          <w:tcPr>
            <w:tcW w:w="774" w:type="dxa"/>
            <w:tcBorders>
              <w:top w:val="nil"/>
              <w:left w:val="nil"/>
              <w:right w:val="nil"/>
            </w:tcBorders>
            <w:vAlign w:val="center"/>
          </w:tcPr>
          <w:p w14:paraId="28C68713"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36" w:type="dxa"/>
            <w:vAlign w:val="bottom"/>
          </w:tcPr>
          <w:p w14:paraId="63389DD2"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473" w:type="dxa"/>
            <w:tcBorders>
              <w:top w:val="nil"/>
              <w:left w:val="nil"/>
              <w:right w:val="nil"/>
            </w:tcBorders>
            <w:vAlign w:val="center"/>
          </w:tcPr>
          <w:p w14:paraId="0E0B6ACB"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270" w:type="dxa"/>
          </w:tcPr>
          <w:p w14:paraId="670C97A1"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15" w:type="dxa"/>
            <w:tcBorders>
              <w:top w:val="nil"/>
              <w:left w:val="nil"/>
              <w:bottom w:val="single" w:sz="4" w:space="0" w:color="auto"/>
              <w:right w:val="nil"/>
            </w:tcBorders>
            <w:vAlign w:val="center"/>
          </w:tcPr>
          <w:p w14:paraId="6921E9EE" w14:textId="03410AD1" w:rsidR="005906EC" w:rsidRPr="005906EC" w:rsidRDefault="005906EC" w:rsidP="005906EC">
            <w:pPr>
              <w:tabs>
                <w:tab w:val="decimal" w:pos="1102"/>
              </w:tabs>
              <w:spacing w:line="240" w:lineRule="exact"/>
              <w:ind w:left="-104" w:right="-136" w:firstLine="104"/>
              <w:rPr>
                <w:rFonts w:ascii="CordiaUPC" w:hAnsi="CordiaUPC" w:cs="CordiaUPC"/>
                <w:sz w:val="26"/>
                <w:szCs w:val="26"/>
              </w:rPr>
            </w:pPr>
            <w:r w:rsidRPr="005906EC">
              <w:rPr>
                <w:rFonts w:ascii="CordiaUPC" w:hAnsi="CordiaUPC" w:cs="CordiaUPC"/>
                <w:color w:val="000000"/>
                <w:sz w:val="26"/>
                <w:szCs w:val="26"/>
              </w:rPr>
              <w:t>(4)</w:t>
            </w:r>
          </w:p>
        </w:tc>
        <w:tc>
          <w:tcPr>
            <w:tcW w:w="283" w:type="dxa"/>
          </w:tcPr>
          <w:p w14:paraId="5518459F"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p>
        </w:tc>
        <w:tc>
          <w:tcPr>
            <w:tcW w:w="1701" w:type="dxa"/>
            <w:tcBorders>
              <w:top w:val="nil"/>
              <w:left w:val="nil"/>
              <w:bottom w:val="single" w:sz="4" w:space="0" w:color="auto"/>
              <w:right w:val="nil"/>
            </w:tcBorders>
            <w:vAlign w:val="center"/>
          </w:tcPr>
          <w:p w14:paraId="1F33CFC3" w14:textId="77777777" w:rsidR="005906EC" w:rsidRPr="005906EC" w:rsidRDefault="005906EC" w:rsidP="005906EC">
            <w:pPr>
              <w:tabs>
                <w:tab w:val="decimal" w:pos="857"/>
              </w:tabs>
              <w:spacing w:line="240" w:lineRule="exact"/>
              <w:ind w:left="-104" w:right="-136" w:firstLine="104"/>
              <w:rPr>
                <w:rFonts w:ascii="CordiaUPC" w:hAnsi="CordiaUPC" w:cs="CordiaUPC"/>
                <w:sz w:val="26"/>
                <w:szCs w:val="26"/>
              </w:rPr>
            </w:pPr>
            <w:r w:rsidRPr="005906EC">
              <w:rPr>
                <w:rFonts w:ascii="CordiaUPC" w:hAnsi="CordiaUPC" w:cs="CordiaUPC"/>
                <w:sz w:val="26"/>
                <w:szCs w:val="26"/>
              </w:rPr>
              <w:t>(4)</w:t>
            </w:r>
          </w:p>
        </w:tc>
      </w:tr>
      <w:tr w:rsidR="005906EC" w:rsidRPr="00297A65" w14:paraId="1927447C" w14:textId="77777777" w:rsidTr="006D7A0D">
        <w:tc>
          <w:tcPr>
            <w:tcW w:w="3879" w:type="dxa"/>
            <w:vAlign w:val="bottom"/>
            <w:hideMark/>
          </w:tcPr>
          <w:p w14:paraId="650F9EBF" w14:textId="77777777" w:rsidR="005906EC" w:rsidRPr="005906EC" w:rsidRDefault="005906EC" w:rsidP="005906EC">
            <w:pPr>
              <w:spacing w:line="240" w:lineRule="exact"/>
              <w:ind w:right="-104"/>
              <w:rPr>
                <w:rFonts w:ascii="CordiaUPC" w:hAnsi="CordiaUPC" w:cs="CordiaUPC"/>
                <w:b/>
                <w:bCs/>
                <w:sz w:val="26"/>
                <w:szCs w:val="26"/>
              </w:rPr>
            </w:pPr>
            <w:r w:rsidRPr="005906EC">
              <w:rPr>
                <w:rFonts w:ascii="CordiaUPC" w:hAnsi="CordiaUPC" w:cs="CordiaUPC" w:hint="cs"/>
                <w:b/>
                <w:bCs/>
                <w:sz w:val="26"/>
                <w:szCs w:val="26"/>
              </w:rPr>
              <w:t xml:space="preserve">Total effect of change in interest rate </w:t>
            </w:r>
          </w:p>
        </w:tc>
        <w:tc>
          <w:tcPr>
            <w:tcW w:w="774" w:type="dxa"/>
            <w:tcBorders>
              <w:left w:val="nil"/>
              <w:right w:val="nil"/>
            </w:tcBorders>
            <w:vAlign w:val="center"/>
          </w:tcPr>
          <w:p w14:paraId="234A030B"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236" w:type="dxa"/>
            <w:vAlign w:val="bottom"/>
          </w:tcPr>
          <w:p w14:paraId="696387EC"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473" w:type="dxa"/>
            <w:tcBorders>
              <w:left w:val="nil"/>
              <w:right w:val="nil"/>
            </w:tcBorders>
            <w:vAlign w:val="center"/>
          </w:tcPr>
          <w:p w14:paraId="2A625B27"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270" w:type="dxa"/>
          </w:tcPr>
          <w:p w14:paraId="1A4FA8A8"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1715" w:type="dxa"/>
            <w:tcBorders>
              <w:top w:val="single" w:sz="4" w:space="0" w:color="auto"/>
              <w:left w:val="nil"/>
              <w:bottom w:val="double" w:sz="4" w:space="0" w:color="auto"/>
              <w:right w:val="nil"/>
            </w:tcBorders>
            <w:vAlign w:val="bottom"/>
          </w:tcPr>
          <w:p w14:paraId="7D06056D" w14:textId="7148AC1F" w:rsidR="005906EC" w:rsidRPr="005906EC" w:rsidRDefault="005906EC" w:rsidP="005906EC">
            <w:pPr>
              <w:tabs>
                <w:tab w:val="decimal" w:pos="1102"/>
              </w:tabs>
              <w:spacing w:line="240" w:lineRule="exact"/>
              <w:ind w:left="-104" w:right="-136" w:firstLine="104"/>
              <w:rPr>
                <w:rFonts w:ascii="CordiaUPC" w:hAnsi="CordiaUPC" w:cs="CordiaUPC"/>
                <w:b/>
                <w:bCs/>
                <w:sz w:val="26"/>
                <w:szCs w:val="26"/>
              </w:rPr>
            </w:pPr>
            <w:r w:rsidRPr="005906EC">
              <w:rPr>
                <w:rFonts w:ascii="CordiaUPC" w:hAnsi="CordiaUPC" w:cs="CordiaUPC"/>
                <w:b/>
                <w:bCs/>
                <w:color w:val="000000"/>
                <w:sz w:val="26"/>
                <w:szCs w:val="26"/>
              </w:rPr>
              <w:t>(287)</w:t>
            </w:r>
          </w:p>
        </w:tc>
        <w:tc>
          <w:tcPr>
            <w:tcW w:w="283" w:type="dxa"/>
          </w:tcPr>
          <w:p w14:paraId="6B0B22FA" w14:textId="77777777" w:rsidR="005906EC" w:rsidRPr="005906EC" w:rsidRDefault="005906EC" w:rsidP="005906EC">
            <w:pPr>
              <w:tabs>
                <w:tab w:val="decimal" w:pos="857"/>
              </w:tabs>
              <w:spacing w:line="240" w:lineRule="exact"/>
              <w:ind w:left="-104" w:right="-136" w:firstLine="104"/>
              <w:rPr>
                <w:rFonts w:ascii="CordiaUPC" w:hAnsi="CordiaUPC" w:cs="CordiaUPC"/>
                <w:b/>
                <w:bCs/>
                <w:sz w:val="26"/>
                <w:szCs w:val="26"/>
              </w:rPr>
            </w:pPr>
          </w:p>
        </w:tc>
        <w:tc>
          <w:tcPr>
            <w:tcW w:w="1701" w:type="dxa"/>
            <w:tcBorders>
              <w:top w:val="single" w:sz="4" w:space="0" w:color="auto"/>
              <w:left w:val="nil"/>
              <w:bottom w:val="double" w:sz="4" w:space="0" w:color="auto"/>
              <w:right w:val="nil"/>
            </w:tcBorders>
            <w:vAlign w:val="center"/>
          </w:tcPr>
          <w:p w14:paraId="2549BEBE" w14:textId="77777777" w:rsidR="005906EC" w:rsidRPr="00297A65" w:rsidRDefault="005906EC" w:rsidP="005906EC">
            <w:pPr>
              <w:tabs>
                <w:tab w:val="decimal" w:pos="857"/>
              </w:tabs>
              <w:spacing w:line="240" w:lineRule="exact"/>
              <w:ind w:left="-104" w:right="-136" w:firstLine="104"/>
              <w:rPr>
                <w:rFonts w:ascii="CordiaUPC" w:hAnsi="CordiaUPC" w:cs="CordiaUPC"/>
                <w:b/>
                <w:bCs/>
                <w:sz w:val="26"/>
                <w:szCs w:val="26"/>
              </w:rPr>
            </w:pPr>
            <w:r w:rsidRPr="005906EC">
              <w:rPr>
                <w:rFonts w:ascii="CordiaUPC" w:hAnsi="CordiaUPC" w:cs="CordiaUPC"/>
                <w:b/>
                <w:bCs/>
                <w:sz w:val="26"/>
                <w:szCs w:val="26"/>
              </w:rPr>
              <w:t>(167)</w:t>
            </w:r>
          </w:p>
        </w:tc>
      </w:tr>
    </w:tbl>
    <w:p w14:paraId="127B0B23" w14:textId="77777777" w:rsidR="007476D6" w:rsidRPr="00297A65" w:rsidRDefault="007476D6" w:rsidP="007476D6">
      <w:pPr>
        <w:spacing w:line="240" w:lineRule="exact"/>
        <w:ind w:left="540"/>
        <w:jc w:val="thaiDistribute"/>
        <w:rPr>
          <w:rFonts w:ascii="CordiaUPC" w:hAnsi="CordiaUPC" w:cs="CordiaUPC"/>
          <w:sz w:val="26"/>
          <w:szCs w:val="26"/>
        </w:rPr>
      </w:pPr>
    </w:p>
    <w:p w14:paraId="1566F923" w14:textId="77777777" w:rsidR="007476D6" w:rsidRDefault="007476D6" w:rsidP="007476D6">
      <w:pPr>
        <w:tabs>
          <w:tab w:val="left" w:pos="540"/>
        </w:tabs>
        <w:spacing w:line="240" w:lineRule="exact"/>
        <w:jc w:val="both"/>
        <w:rPr>
          <w:rFonts w:ascii="CordiaUPC" w:hAnsi="CordiaUPC" w:cs="CordiaUPC"/>
          <w:b/>
          <w:bCs/>
          <w:color w:val="000000"/>
          <w:sz w:val="26"/>
          <w:szCs w:val="26"/>
          <w:lang w:val="en-US" w:bidi="th-TH"/>
        </w:rPr>
      </w:pPr>
      <w:r w:rsidRPr="00297A65">
        <w:rPr>
          <w:rFonts w:ascii="CordiaUPC" w:hAnsi="CordiaUPC" w:cs="CordiaUPC" w:hint="cs"/>
          <w:b/>
          <w:bCs/>
          <w:color w:val="000000"/>
          <w:sz w:val="26"/>
          <w:szCs w:val="26"/>
          <w:lang w:val="en-US" w:bidi="th-TH"/>
        </w:rPr>
        <w:tab/>
      </w:r>
      <w:r w:rsidRPr="00297A65">
        <w:rPr>
          <w:rFonts w:ascii="CordiaUPC" w:hAnsi="CordiaUPC" w:cs="CordiaUPC" w:hint="cs"/>
          <w:b/>
          <w:bCs/>
          <w:color w:val="000000"/>
          <w:sz w:val="26"/>
          <w:szCs w:val="26"/>
          <w:lang w:val="en-US" w:bidi="th-TH"/>
        </w:rPr>
        <w:tab/>
      </w:r>
    </w:p>
    <w:p w14:paraId="2A7068C4" w14:textId="77777777" w:rsidR="007476D6" w:rsidRPr="00297A65" w:rsidRDefault="007476D6" w:rsidP="007476D6">
      <w:pPr>
        <w:tabs>
          <w:tab w:val="left" w:pos="540"/>
        </w:tabs>
        <w:spacing w:line="240" w:lineRule="exact"/>
        <w:jc w:val="both"/>
        <w:rPr>
          <w:rFonts w:ascii="CordiaUPC" w:hAnsi="CordiaUPC" w:cs="CordiaUPC"/>
          <w:b/>
          <w:bCs/>
          <w:color w:val="000000"/>
          <w:sz w:val="26"/>
          <w:szCs w:val="26"/>
          <w:lang w:val="en-US" w:bidi="th-TH"/>
        </w:rPr>
      </w:pPr>
    </w:p>
    <w:p w14:paraId="356FF1C2" w14:textId="1D31BFF5" w:rsidR="007476D6" w:rsidRDefault="007476D6" w:rsidP="007476D6">
      <w:pPr>
        <w:tabs>
          <w:tab w:val="left" w:pos="540"/>
        </w:tabs>
        <w:spacing w:line="240" w:lineRule="exact"/>
        <w:jc w:val="both"/>
        <w:rPr>
          <w:rFonts w:ascii="CordiaUPC" w:hAnsi="CordiaUPC" w:cs="CordiaUPC"/>
          <w:b/>
          <w:bCs/>
          <w:color w:val="000000"/>
          <w:sz w:val="26"/>
          <w:szCs w:val="26"/>
          <w:lang w:val="en-US" w:bidi="th-TH"/>
        </w:rPr>
      </w:pPr>
    </w:p>
    <w:p w14:paraId="189DCADC" w14:textId="77777777" w:rsidR="00026508" w:rsidRDefault="00026508" w:rsidP="007476D6">
      <w:pPr>
        <w:tabs>
          <w:tab w:val="left" w:pos="540"/>
        </w:tabs>
        <w:spacing w:line="240" w:lineRule="exact"/>
        <w:jc w:val="both"/>
        <w:rPr>
          <w:rFonts w:ascii="CordiaUPC" w:hAnsi="CordiaUPC" w:cs="CordiaUPC"/>
          <w:b/>
          <w:bCs/>
          <w:color w:val="000000"/>
          <w:sz w:val="26"/>
          <w:szCs w:val="26"/>
          <w:lang w:val="en-US" w:bidi="th-TH"/>
        </w:rPr>
      </w:pPr>
    </w:p>
    <w:p w14:paraId="229A6F0D" w14:textId="77777777" w:rsidR="007476D6" w:rsidRDefault="007476D6" w:rsidP="007476D6">
      <w:pPr>
        <w:tabs>
          <w:tab w:val="left" w:pos="540"/>
        </w:tabs>
        <w:spacing w:line="240" w:lineRule="exact"/>
        <w:jc w:val="both"/>
        <w:rPr>
          <w:rFonts w:ascii="CordiaUPC" w:hAnsi="CordiaUPC" w:cs="CordiaUPC"/>
          <w:b/>
          <w:bCs/>
          <w:color w:val="000000"/>
          <w:sz w:val="26"/>
          <w:szCs w:val="26"/>
          <w:lang w:val="en-US" w:bidi="th-TH"/>
        </w:rPr>
      </w:pPr>
    </w:p>
    <w:p w14:paraId="227E39FF" w14:textId="77777777" w:rsidR="00EB2EB0" w:rsidRDefault="00EB2EB0" w:rsidP="007476D6">
      <w:pPr>
        <w:tabs>
          <w:tab w:val="left" w:pos="540"/>
        </w:tabs>
        <w:spacing w:line="240" w:lineRule="exact"/>
        <w:jc w:val="both"/>
        <w:rPr>
          <w:rFonts w:ascii="CordiaUPC" w:hAnsi="CordiaUPC" w:cs="CordiaUPC"/>
          <w:b/>
          <w:bCs/>
          <w:color w:val="000000"/>
          <w:sz w:val="26"/>
          <w:szCs w:val="26"/>
          <w:lang w:val="en-US" w:bidi="th-TH"/>
        </w:rPr>
      </w:pPr>
    </w:p>
    <w:p w14:paraId="19A31BD1" w14:textId="12CECC3F" w:rsidR="007476D6" w:rsidRPr="00297A65" w:rsidRDefault="007476D6" w:rsidP="007476D6">
      <w:pPr>
        <w:tabs>
          <w:tab w:val="left" w:pos="540"/>
        </w:tabs>
        <w:spacing w:line="240" w:lineRule="exact"/>
        <w:jc w:val="both"/>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5</w:t>
      </w:r>
      <w:r w:rsidRPr="00297A65">
        <w:rPr>
          <w:rFonts w:ascii="CordiaUPC" w:hAnsi="CordiaUPC" w:cs="CordiaUPC" w:hint="cs"/>
          <w:b/>
          <w:bCs/>
          <w:color w:val="000000"/>
          <w:sz w:val="26"/>
          <w:szCs w:val="26"/>
          <w:lang w:val="en-US" w:bidi="th-TH"/>
        </w:rPr>
        <w:t>.3</w:t>
      </w:r>
      <w:r w:rsidRPr="00297A65">
        <w:rPr>
          <w:rFonts w:ascii="CordiaUPC" w:hAnsi="CordiaUPC" w:cs="CordiaUPC" w:hint="cs"/>
          <w:b/>
          <w:bCs/>
          <w:color w:val="000000"/>
          <w:sz w:val="26"/>
          <w:szCs w:val="26"/>
          <w:lang w:val="en-US" w:bidi="th-TH"/>
        </w:rPr>
        <w:tab/>
        <w:t>Liquidity risk</w:t>
      </w:r>
    </w:p>
    <w:p w14:paraId="216EEF74"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7E4F667"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65CDAF46"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1EC9F2D0" w14:textId="6B94473E"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 xml:space="preserve">The ALCO is responsible for assisting the BOD and the ROC in supervising the liquidity risk management of the Bank in compliance with the </w:t>
      </w:r>
      <w:proofErr w:type="spellStart"/>
      <w:r w:rsidRPr="00297A65">
        <w:rPr>
          <w:rFonts w:ascii="CordiaUPC" w:hAnsi="CordiaUPC" w:cs="CordiaUPC" w:hint="cs"/>
          <w:color w:val="000000"/>
          <w:sz w:val="26"/>
          <w:szCs w:val="26"/>
          <w:lang w:val="en-US" w:bidi="th-TH"/>
        </w:rPr>
        <w:t>BoT’s</w:t>
      </w:r>
      <w:proofErr w:type="spellEnd"/>
      <w:r w:rsidRPr="00297A65">
        <w:rPr>
          <w:rFonts w:ascii="CordiaUPC" w:hAnsi="CordiaUPC" w:cs="CordiaUPC" w:hint="cs"/>
          <w:color w:val="000000"/>
          <w:sz w:val="26"/>
          <w:szCs w:val="26"/>
          <w:lang w:val="en-US" w:bidi="th-TH"/>
        </w:rPr>
        <w:t xml:space="preserve">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4474DBFF" w14:textId="77777777" w:rsidR="007476D6" w:rsidRPr="00297A65" w:rsidRDefault="007476D6" w:rsidP="007476D6">
      <w:pPr>
        <w:spacing w:line="240" w:lineRule="exact"/>
        <w:rPr>
          <w:rFonts w:ascii="CordiaUPC" w:hAnsi="CordiaUPC" w:cs="CordiaUPC"/>
          <w:color w:val="000000"/>
          <w:sz w:val="26"/>
          <w:szCs w:val="26"/>
          <w:lang w:val="en-US" w:bidi="th-TH"/>
        </w:rPr>
      </w:pPr>
    </w:p>
    <w:p w14:paraId="52289596" w14:textId="20306EC8"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 xml:space="preserve">The Balance Sheet Management unit is responsible for overall liquidity management. The Global Markets and Transaction Banking unit is responsible for day-to-day liquidity management. Additionally, the responsibilities of the Balance Sheet </w:t>
      </w:r>
      <w:r w:rsidRPr="008A0E1D">
        <w:rPr>
          <w:rFonts w:ascii="CordiaUPC" w:hAnsi="CordiaUPC" w:cs="CordiaUPC" w:hint="cs"/>
          <w:color w:val="000000"/>
          <w:sz w:val="26"/>
          <w:szCs w:val="26"/>
          <w:lang w:val="en-US" w:bidi="th-TH"/>
        </w:rPr>
        <w:t xml:space="preserve">Management </w:t>
      </w:r>
      <w:r w:rsidR="000A4A73" w:rsidRPr="008A0E1D">
        <w:rPr>
          <w:rFonts w:ascii="CordiaUPC" w:hAnsi="CordiaUPC" w:cs="CordiaUPC"/>
          <w:color w:val="000000"/>
          <w:sz w:val="26"/>
          <w:szCs w:val="26"/>
          <w:lang w:val="en-US" w:bidi="th-TH"/>
        </w:rPr>
        <w:t>u</w:t>
      </w:r>
      <w:r w:rsidRPr="008A0E1D">
        <w:rPr>
          <w:rFonts w:ascii="CordiaUPC" w:hAnsi="CordiaUPC" w:cs="CordiaUPC" w:hint="cs"/>
          <w:color w:val="000000"/>
          <w:sz w:val="26"/>
          <w:szCs w:val="26"/>
          <w:lang w:val="en-US" w:bidi="th-TH"/>
        </w:rPr>
        <w:t xml:space="preserve">nit include liquidity risk measurement and reporting the performance of the liquidity management to the ALCO. The Market Risk Management </w:t>
      </w:r>
      <w:r w:rsidR="000A4A73" w:rsidRPr="008A0E1D">
        <w:rPr>
          <w:rFonts w:ascii="CordiaUPC" w:hAnsi="CordiaUPC" w:cs="CordiaUPC"/>
          <w:color w:val="000000"/>
          <w:sz w:val="26"/>
          <w:szCs w:val="26"/>
          <w:lang w:val="en-US" w:bidi="th-TH"/>
        </w:rPr>
        <w:t>u</w:t>
      </w:r>
      <w:r w:rsidRPr="008A0E1D">
        <w:rPr>
          <w:rFonts w:ascii="CordiaUPC" w:hAnsi="CordiaUPC" w:cs="CordiaUPC" w:hint="cs"/>
          <w:color w:val="000000"/>
          <w:sz w:val="26"/>
          <w:szCs w:val="26"/>
          <w:lang w:val="en-US" w:bidi="th-TH"/>
        </w:rPr>
        <w:t>nit</w:t>
      </w:r>
      <w:r w:rsidRPr="00297A65">
        <w:rPr>
          <w:rFonts w:ascii="CordiaUPC" w:hAnsi="CordiaUPC" w:cs="CordiaUPC" w:hint="cs"/>
          <w:color w:val="000000"/>
          <w:sz w:val="26"/>
          <w:szCs w:val="26"/>
          <w:lang w:val="en-US" w:bidi="th-TH"/>
        </w:rPr>
        <w:t xml:space="preserve"> is responsible for identifying, </w:t>
      </w:r>
      <w:proofErr w:type="gramStart"/>
      <w:r w:rsidRPr="00297A65">
        <w:rPr>
          <w:rFonts w:ascii="CordiaUPC" w:hAnsi="CordiaUPC" w:cs="CordiaUPC" w:hint="cs"/>
          <w:color w:val="000000"/>
          <w:sz w:val="26"/>
          <w:szCs w:val="26"/>
          <w:lang w:val="en-US" w:bidi="th-TH"/>
        </w:rPr>
        <w:t>monitoring</w:t>
      </w:r>
      <w:proofErr w:type="gramEnd"/>
      <w:r w:rsidRPr="00297A65">
        <w:rPr>
          <w:rFonts w:ascii="CordiaUPC" w:hAnsi="CordiaUPC" w:cs="CordiaUPC" w:hint="cs"/>
          <w:color w:val="000000"/>
          <w:sz w:val="26"/>
          <w:szCs w:val="26"/>
          <w:lang w:val="en-US" w:bidi="th-TH"/>
        </w:rPr>
        <w:t xml:space="preserve">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79FF6E0F"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72E3C18"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proofErr w:type="gramStart"/>
      <w:r w:rsidRPr="00297A65">
        <w:rPr>
          <w:rFonts w:ascii="CordiaUPC" w:hAnsi="CordiaUPC" w:cs="CordiaUPC" w:hint="cs"/>
          <w:color w:val="000000"/>
          <w:sz w:val="26"/>
          <w:szCs w:val="26"/>
          <w:lang w:val="en-US" w:bidi="th-TH"/>
        </w:rPr>
        <w:t>In order to</w:t>
      </w:r>
      <w:proofErr w:type="gramEnd"/>
      <w:r w:rsidRPr="00297A65">
        <w:rPr>
          <w:rFonts w:ascii="CordiaUPC" w:hAnsi="CordiaUPC" w:cs="CordiaUPC" w:hint="cs"/>
          <w:color w:val="000000"/>
          <w:sz w:val="26"/>
          <w:szCs w:val="26"/>
          <w:lang w:val="en-US" w:bidi="th-TH"/>
        </w:rPr>
        <w:t xml:space="preserve"> manage liquidity, the Bank and its subsidiaries continually monitor its funding sources and access to capital markets. Derivatives are use</w:t>
      </w:r>
      <w:r>
        <w:rPr>
          <w:rFonts w:ascii="CordiaUPC" w:hAnsi="CordiaUPC" w:cs="CordiaUPC"/>
          <w:color w:val="000000"/>
          <w:sz w:val="26"/>
          <w:szCs w:val="26"/>
          <w:lang w:val="en-US" w:bidi="th-TH"/>
        </w:rPr>
        <w:t>d</w:t>
      </w:r>
      <w:r w:rsidRPr="00297A65">
        <w:rPr>
          <w:rFonts w:ascii="CordiaUPC" w:hAnsi="CordiaUPC" w:cs="CordiaUPC" w:hint="cs"/>
          <w:color w:val="000000"/>
          <w:sz w:val="26"/>
          <w:szCs w:val="26"/>
          <w:lang w:val="en-US" w:bidi="th-TH"/>
        </w:rPr>
        <w:t xml:space="preserve"> for balance sheet management to hedge the portfolio of loans, deposits and debts issued and borrowings. The Bank and its subsidiaries </w:t>
      </w:r>
      <w:proofErr w:type="spellStart"/>
      <w:r w:rsidRPr="00297A65">
        <w:rPr>
          <w:rFonts w:ascii="CordiaUPC" w:hAnsi="CordiaUPC" w:cs="CordiaUPC" w:hint="cs"/>
          <w:color w:val="000000"/>
          <w:sz w:val="26"/>
          <w:szCs w:val="26"/>
          <w:lang w:val="en-US" w:bidi="th-TH"/>
        </w:rPr>
        <w:t>recognise</w:t>
      </w:r>
      <w:proofErr w:type="spellEnd"/>
      <w:r w:rsidRPr="00297A65">
        <w:rPr>
          <w:rFonts w:ascii="CordiaUPC" w:hAnsi="CordiaUPC" w:cs="CordiaUPC" w:hint="cs"/>
          <w:color w:val="000000"/>
          <w:sz w:val="26"/>
          <w:szCs w:val="26"/>
          <w:lang w:val="en-US" w:bidi="th-TH"/>
        </w:rPr>
        <w:t xml:space="preserve"> the importance of holding highly liquid assets that can be quickly converted into cash or used as collateral for raising funds. </w:t>
      </w:r>
    </w:p>
    <w:p w14:paraId="23C44E4B"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CFC6A77"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Risk indicators are used as tools to measure and monitor liquidity risk</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 xml:space="preserve">These comprise financial ratios such as Loans to Deposits Ratio </w:t>
      </w:r>
      <w:r w:rsidRPr="00297A65">
        <w:rPr>
          <w:rFonts w:ascii="CordiaUPC" w:hAnsi="CordiaUPC" w:cs="CordiaUPC" w:hint="cs"/>
          <w:color w:val="000000"/>
          <w:sz w:val="26"/>
          <w:szCs w:val="26"/>
          <w:cs/>
          <w:lang w:val="en-US" w:bidi="th-TH"/>
        </w:rPr>
        <w:t>(</w:t>
      </w:r>
      <w:r w:rsidRPr="00297A65">
        <w:rPr>
          <w:rFonts w:ascii="CordiaUPC" w:hAnsi="CordiaUPC" w:cs="CordiaUPC" w:hint="cs"/>
          <w:color w:val="000000"/>
          <w:sz w:val="26"/>
          <w:szCs w:val="26"/>
          <w:lang w:val="en-US" w:bidi="th-TH"/>
        </w:rPr>
        <w:t>LDR</w:t>
      </w:r>
      <w:r w:rsidRPr="00297A65">
        <w:rPr>
          <w:rFonts w:ascii="CordiaUPC" w:hAnsi="CordiaUPC" w:cs="CordiaUPC" w:hint="cs"/>
          <w:color w:val="000000"/>
          <w:sz w:val="26"/>
          <w:szCs w:val="26"/>
          <w:cs/>
          <w:lang w:val="en-US" w:bidi="th-TH"/>
        </w:rPr>
        <w:t>)</w:t>
      </w:r>
      <w:r w:rsidRPr="00297A65">
        <w:rPr>
          <w:rFonts w:ascii="CordiaUPC" w:hAnsi="CordiaUPC" w:cs="CordiaUPC" w:hint="cs"/>
          <w:color w:val="000000"/>
          <w:sz w:val="26"/>
          <w:szCs w:val="26"/>
          <w:lang w:val="en-US" w:bidi="th-TH"/>
        </w:rPr>
        <w:t>, Liquidity Coverage Ratio (LCR), and Net Stable Funding Ratio (NSFR), as well as cash flow models incorporating Contractual Liquidity Gap and Behavioral Liquidity Gap</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 xml:space="preserve">The Bank and its subsidiaries set risk limits and indicators </w:t>
      </w:r>
      <w:proofErr w:type="gramStart"/>
      <w:r w:rsidRPr="00297A65">
        <w:rPr>
          <w:rFonts w:ascii="CordiaUPC" w:hAnsi="CordiaUPC" w:cs="CordiaUPC" w:hint="cs"/>
          <w:color w:val="000000"/>
          <w:sz w:val="26"/>
          <w:szCs w:val="26"/>
          <w:lang w:val="en-US" w:bidi="th-TH"/>
        </w:rPr>
        <w:t>in order to</w:t>
      </w:r>
      <w:proofErr w:type="gramEnd"/>
      <w:r w:rsidRPr="00297A65">
        <w:rPr>
          <w:rFonts w:ascii="CordiaUPC" w:hAnsi="CordiaUPC" w:cs="CordiaUPC" w:hint="cs"/>
          <w:color w:val="000000"/>
          <w:sz w:val="26"/>
          <w:szCs w:val="26"/>
          <w:lang w:val="en-US" w:bidi="th-TH"/>
        </w:rPr>
        <w:t xml:space="preserve"> maintain its liquidity risk within the Bank and its subsidiaries’ approved risk appetite</w:t>
      </w:r>
      <w:r w:rsidRPr="00297A65">
        <w:rPr>
          <w:rFonts w:ascii="CordiaUPC" w:hAnsi="CordiaUPC" w:cs="CordiaUPC" w:hint="cs"/>
          <w:color w:val="000000"/>
          <w:sz w:val="26"/>
          <w:szCs w:val="26"/>
          <w:cs/>
          <w:lang w:val="en-US" w:bidi="th-TH"/>
        </w:rPr>
        <w:t xml:space="preserve">. </w:t>
      </w:r>
      <w:r w:rsidRPr="00297A65">
        <w:rPr>
          <w:rFonts w:ascii="CordiaUPC" w:hAnsi="CordiaUPC" w:cs="CordiaUPC" w:hint="cs"/>
          <w:color w:val="000000"/>
          <w:sz w:val="26"/>
          <w:szCs w:val="26"/>
          <w:lang w:val="en-US" w:bidi="th-TH"/>
        </w:rPr>
        <w:t>The liquidity position is monitored and reported on daily and monthly basis to the ALCO</w:t>
      </w:r>
      <w:r w:rsidRPr="00297A65">
        <w:rPr>
          <w:rFonts w:ascii="CordiaUPC" w:hAnsi="CordiaUPC" w:cs="CordiaUPC" w:hint="cs"/>
          <w:color w:val="000000"/>
          <w:sz w:val="26"/>
          <w:szCs w:val="26"/>
          <w:cs/>
          <w:lang w:val="en-US" w:bidi="th-TH"/>
        </w:rPr>
        <w:t>.</w:t>
      </w:r>
    </w:p>
    <w:p w14:paraId="3A8D1B31" w14:textId="77777777" w:rsidR="007476D6" w:rsidRPr="00297A65" w:rsidRDefault="007476D6" w:rsidP="007476D6">
      <w:pPr>
        <w:spacing w:line="240" w:lineRule="exact"/>
        <w:rPr>
          <w:rFonts w:ascii="CordiaUPC" w:hAnsi="CordiaUPC" w:cs="CordiaUPC"/>
          <w:color w:val="000000"/>
          <w:sz w:val="26"/>
          <w:szCs w:val="26"/>
          <w:lang w:val="en-US" w:bidi="th-TH"/>
        </w:rPr>
      </w:pPr>
    </w:p>
    <w:p w14:paraId="3A0795EF" w14:textId="47A6E49F" w:rsidR="007476D6" w:rsidRDefault="007476D6" w:rsidP="00026508">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 xml:space="preserve">Stress tests are performed under various scenarios, in accordance with the </w:t>
      </w:r>
      <w:proofErr w:type="spellStart"/>
      <w:r w:rsidRPr="00297A65">
        <w:rPr>
          <w:rFonts w:ascii="CordiaUPC" w:hAnsi="CordiaUPC" w:cs="CordiaUPC" w:hint="cs"/>
          <w:color w:val="000000"/>
          <w:sz w:val="26"/>
          <w:szCs w:val="26"/>
          <w:lang w:val="en-US" w:bidi="th-TH"/>
        </w:rPr>
        <w:t>BoT’s</w:t>
      </w:r>
      <w:proofErr w:type="spellEnd"/>
      <w:r w:rsidRPr="00297A65">
        <w:rPr>
          <w:rFonts w:ascii="CordiaUPC" w:hAnsi="CordiaUPC" w:cs="CordiaUPC" w:hint="cs"/>
          <w:color w:val="000000"/>
          <w:sz w:val="26"/>
          <w:szCs w:val="26"/>
          <w:lang w:val="en-US" w:bidi="th-TH"/>
        </w:rPr>
        <w:t xml:space="preserve"> guidelines, </w:t>
      </w:r>
      <w:proofErr w:type="gramStart"/>
      <w:r w:rsidRPr="00297A65">
        <w:rPr>
          <w:rFonts w:ascii="CordiaUPC" w:hAnsi="CordiaUPC" w:cs="CordiaUPC" w:hint="cs"/>
          <w:color w:val="000000"/>
          <w:sz w:val="26"/>
          <w:szCs w:val="26"/>
          <w:lang w:val="en-US" w:bidi="th-TH"/>
        </w:rPr>
        <w:t>in order to</w:t>
      </w:r>
      <w:proofErr w:type="gramEnd"/>
      <w:r w:rsidRPr="00297A65">
        <w:rPr>
          <w:rFonts w:ascii="CordiaUPC" w:hAnsi="CordiaUPC" w:cs="CordiaUPC" w:hint="cs"/>
          <w:color w:val="000000"/>
          <w:sz w:val="26"/>
          <w:szCs w:val="26"/>
          <w:lang w:val="en-US" w:bidi="th-TH"/>
        </w:rPr>
        <w:t xml:space="preserve">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689D6FD7" w14:textId="77777777" w:rsidR="00026508" w:rsidRDefault="00026508" w:rsidP="00026508">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00FC5BE" w14:textId="2A4B2422" w:rsidR="007476D6" w:rsidRPr="00CF08C8" w:rsidRDefault="007476D6" w:rsidP="007476D6">
      <w:pPr>
        <w:autoSpaceDE w:val="0"/>
        <w:autoSpaceDN w:val="0"/>
        <w:adjustRightInd w:val="0"/>
        <w:spacing w:line="240" w:lineRule="exact"/>
        <w:ind w:left="518"/>
        <w:rPr>
          <w:rFonts w:ascii="CordiaUPC" w:hAnsi="CordiaUPC" w:cs="CordiaUPC"/>
          <w:spacing w:val="-7"/>
          <w:sz w:val="26"/>
          <w:szCs w:val="26"/>
          <w:lang w:val="en-US" w:bidi="th-TH"/>
        </w:rPr>
      </w:pPr>
      <w:r w:rsidRPr="00CF08C8">
        <w:rPr>
          <w:rFonts w:ascii="CordiaUPC" w:hAnsi="CordiaUPC" w:cs="CordiaUPC" w:hint="cs"/>
          <w:color w:val="000000"/>
          <w:spacing w:val="-7"/>
          <w:sz w:val="26"/>
          <w:szCs w:val="26"/>
          <w:lang w:val="en-US" w:bidi="th-TH"/>
        </w:rPr>
        <w:t xml:space="preserve">The </w:t>
      </w:r>
      <w:r w:rsidRPr="00BA678A">
        <w:rPr>
          <w:rFonts w:ascii="CordiaUPC" w:hAnsi="CordiaUPC" w:cs="CordiaUPC" w:hint="cs"/>
          <w:color w:val="000000"/>
          <w:spacing w:val="-7"/>
          <w:sz w:val="26"/>
          <w:szCs w:val="26"/>
          <w:lang w:val="en-US" w:bidi="th-TH"/>
        </w:rPr>
        <w:t>Bank</w:t>
      </w:r>
      <w:r w:rsidR="005D5A18" w:rsidRPr="00BA678A">
        <w:rPr>
          <w:rFonts w:ascii="CordiaUPC" w:hAnsi="CordiaUPC" w:cs="CordiaUPC"/>
          <w:color w:val="000000"/>
          <w:spacing w:val="-7"/>
          <w:sz w:val="26"/>
          <w:szCs w:val="26"/>
          <w:lang w:val="en-US" w:bidi="th-TH"/>
        </w:rPr>
        <w:t xml:space="preserve"> will</w:t>
      </w:r>
      <w:r w:rsidRPr="00CF08C8">
        <w:rPr>
          <w:rFonts w:ascii="CordiaUPC" w:hAnsi="CordiaUPC" w:cs="CordiaUPC" w:hint="cs"/>
          <w:color w:val="000000"/>
          <w:spacing w:val="-7"/>
          <w:sz w:val="26"/>
          <w:szCs w:val="26"/>
          <w:lang w:val="en-US" w:bidi="th-TH"/>
        </w:rPr>
        <w:t xml:space="preserve"> disclose Liquidity Coverage Ratio </w:t>
      </w:r>
      <w:r w:rsidRPr="00CF08C8">
        <w:rPr>
          <w:rFonts w:ascii="CordiaUPC" w:hAnsi="CordiaUPC" w:cs="CordiaUPC" w:hint="cs"/>
          <w:spacing w:val="-7"/>
          <w:sz w:val="26"/>
          <w:szCs w:val="26"/>
        </w:rPr>
        <w:t>(LCR)</w:t>
      </w:r>
      <w:r w:rsidRPr="00CF08C8">
        <w:rPr>
          <w:rFonts w:ascii="CordiaUPC" w:hAnsi="CordiaUPC" w:cs="CordiaUPC" w:hint="cs"/>
          <w:color w:val="000000"/>
          <w:spacing w:val="-7"/>
          <w:sz w:val="26"/>
          <w:szCs w:val="26"/>
          <w:cs/>
          <w:lang w:val="en-US" w:bidi="th-TH"/>
        </w:rPr>
        <w:t xml:space="preserve"> </w:t>
      </w:r>
      <w:r w:rsidRPr="00CF08C8">
        <w:rPr>
          <w:rFonts w:ascii="CordiaUPC" w:hAnsi="CordiaUPC" w:cs="CordiaUPC" w:hint="cs"/>
          <w:color w:val="000000"/>
          <w:spacing w:val="-7"/>
          <w:sz w:val="26"/>
          <w:szCs w:val="26"/>
          <w:lang w:val="en-US" w:bidi="th-TH"/>
        </w:rPr>
        <w:t>information</w:t>
      </w:r>
      <w:r w:rsidR="00F57808">
        <w:rPr>
          <w:rFonts w:ascii="CordiaUPC" w:hAnsi="CordiaUPC" w:cs="CordiaUPC"/>
          <w:color w:val="000000"/>
          <w:spacing w:val="-7"/>
          <w:sz w:val="26"/>
          <w:szCs w:val="26"/>
          <w:lang w:val="en-US" w:bidi="th-TH"/>
        </w:rPr>
        <w:t xml:space="preserve"> of statements of financial position, as at 30 June 2021</w:t>
      </w:r>
      <w:r w:rsidRPr="00CF08C8">
        <w:rPr>
          <w:rFonts w:ascii="CordiaUPC" w:hAnsi="CordiaUPC" w:cs="CordiaUPC" w:hint="cs"/>
          <w:color w:val="000000"/>
          <w:spacing w:val="-7"/>
          <w:sz w:val="26"/>
          <w:szCs w:val="26"/>
          <w:lang w:val="en-US" w:bidi="th-TH"/>
        </w:rPr>
        <w:t xml:space="preserve"> on the Bank’s </w:t>
      </w:r>
      <w:r w:rsidRPr="008A0E1D">
        <w:rPr>
          <w:rFonts w:ascii="CordiaUPC" w:hAnsi="CordiaUPC" w:cs="CordiaUPC" w:hint="cs"/>
          <w:color w:val="000000"/>
          <w:spacing w:val="-7"/>
          <w:sz w:val="26"/>
          <w:szCs w:val="26"/>
          <w:lang w:val="en-US" w:bidi="th-TH"/>
        </w:rPr>
        <w:t>website</w:t>
      </w:r>
      <w:r w:rsidRPr="008A0E1D">
        <w:rPr>
          <w:rFonts w:ascii="CordiaUPC" w:hAnsi="CordiaUPC" w:cs="CordiaUPC"/>
          <w:color w:val="000000"/>
          <w:spacing w:val="-7"/>
          <w:sz w:val="26"/>
          <w:szCs w:val="26"/>
          <w:lang w:val="en-US" w:bidi="th-TH"/>
        </w:rPr>
        <w:t xml:space="preserve"> </w:t>
      </w:r>
      <w:r w:rsidRPr="008A0E1D">
        <w:rPr>
          <w:rFonts w:ascii="CordiaUPC" w:hAnsi="CordiaUPC" w:cs="CordiaUPC" w:hint="cs"/>
          <w:spacing w:val="-7"/>
          <w:sz w:val="26"/>
          <w:szCs w:val="26"/>
          <w:lang w:val="en-US" w:bidi="th-TH"/>
        </w:rPr>
        <w:t>(www</w:t>
      </w:r>
      <w:r w:rsidRPr="008A0E1D">
        <w:rPr>
          <w:rFonts w:ascii="CordiaUPC" w:hAnsi="CordiaUPC" w:cs="CordiaUPC"/>
          <w:spacing w:val="-7"/>
          <w:sz w:val="26"/>
          <w:szCs w:val="26"/>
          <w:lang w:val="en-US" w:bidi="th-TH"/>
        </w:rPr>
        <w:t>.</w:t>
      </w:r>
      <w:r w:rsidRPr="008A0E1D">
        <w:rPr>
          <w:rFonts w:ascii="CordiaUPC" w:hAnsi="CordiaUPC" w:cs="CordiaUPC" w:hint="cs"/>
          <w:spacing w:val="-7"/>
          <w:sz w:val="26"/>
          <w:szCs w:val="26"/>
          <w:lang w:val="en-US" w:bidi="th-TH"/>
        </w:rPr>
        <w:t>t</w:t>
      </w:r>
      <w:r w:rsidR="00684374" w:rsidRPr="008A0E1D">
        <w:rPr>
          <w:rFonts w:ascii="CordiaUPC" w:hAnsi="CordiaUPC" w:cs="CordiaUPC"/>
          <w:spacing w:val="-7"/>
          <w:sz w:val="26"/>
          <w:szCs w:val="26"/>
          <w:lang w:val="en-US" w:bidi="th-TH"/>
        </w:rPr>
        <w:t>t</w:t>
      </w:r>
      <w:r w:rsidRPr="008A0E1D">
        <w:rPr>
          <w:rFonts w:ascii="CordiaUPC" w:hAnsi="CordiaUPC" w:cs="CordiaUPC" w:hint="cs"/>
          <w:spacing w:val="-7"/>
          <w:sz w:val="26"/>
          <w:szCs w:val="26"/>
          <w:lang w:val="en-US" w:bidi="th-TH"/>
        </w:rPr>
        <w:t>bbank</w:t>
      </w:r>
      <w:r w:rsidRPr="008A0E1D">
        <w:rPr>
          <w:rFonts w:ascii="CordiaUPC" w:hAnsi="CordiaUPC" w:cs="CordiaUPC"/>
          <w:spacing w:val="-7"/>
          <w:sz w:val="26"/>
          <w:szCs w:val="26"/>
          <w:lang w:val="en-US" w:bidi="th-TH"/>
        </w:rPr>
        <w:t>.</w:t>
      </w:r>
      <w:r w:rsidRPr="008A0E1D">
        <w:rPr>
          <w:rFonts w:ascii="CordiaUPC" w:hAnsi="CordiaUPC" w:cs="CordiaUPC" w:hint="cs"/>
          <w:spacing w:val="-7"/>
          <w:sz w:val="26"/>
          <w:szCs w:val="26"/>
          <w:lang w:val="en-US" w:bidi="th-TH"/>
        </w:rPr>
        <w:t>com</w:t>
      </w:r>
      <w:r w:rsidRPr="008A0E1D">
        <w:rPr>
          <w:rFonts w:ascii="CordiaUPC" w:hAnsi="CordiaUPC" w:cs="CordiaUPC"/>
          <w:spacing w:val="-7"/>
          <w:sz w:val="26"/>
          <w:szCs w:val="26"/>
          <w:lang w:val="en-US" w:bidi="th-TH"/>
        </w:rPr>
        <w:t>/</w:t>
      </w:r>
      <w:r w:rsidRPr="008A0E1D">
        <w:rPr>
          <w:rFonts w:ascii="CordiaUPC" w:hAnsi="CordiaUPC" w:cs="CordiaUPC" w:hint="cs"/>
          <w:spacing w:val="-7"/>
          <w:sz w:val="26"/>
          <w:szCs w:val="26"/>
          <w:lang w:val="en-US" w:bidi="th-TH"/>
        </w:rPr>
        <w:t>ir</w:t>
      </w:r>
      <w:r w:rsidRPr="008A0E1D">
        <w:rPr>
          <w:rFonts w:ascii="CordiaUPC" w:hAnsi="CordiaUPC" w:cs="CordiaUPC" w:hint="cs"/>
          <w:spacing w:val="-7"/>
          <w:sz w:val="26"/>
          <w:szCs w:val="26"/>
          <w:cs/>
          <w:lang w:val="en-US" w:bidi="th-TH"/>
        </w:rPr>
        <w:t>/</w:t>
      </w:r>
      <w:proofErr w:type="spellStart"/>
      <w:r w:rsidRPr="008A0E1D">
        <w:rPr>
          <w:rFonts w:ascii="CordiaUPC" w:hAnsi="CordiaUPC" w:cs="CordiaUPC" w:hint="cs"/>
          <w:spacing w:val="-7"/>
          <w:sz w:val="26"/>
          <w:szCs w:val="26"/>
          <w:lang w:val="en-US" w:bidi="th-TH"/>
        </w:rPr>
        <w:t>capital_funds</w:t>
      </w:r>
      <w:proofErr w:type="spellEnd"/>
      <w:r w:rsidRPr="008A0E1D">
        <w:rPr>
          <w:rFonts w:ascii="CordiaUPC" w:hAnsi="CordiaUPC" w:cs="CordiaUPC" w:hint="cs"/>
          <w:spacing w:val="-7"/>
          <w:sz w:val="26"/>
          <w:szCs w:val="26"/>
          <w:cs/>
          <w:lang w:val="en-US" w:bidi="th-TH"/>
        </w:rPr>
        <w:t>/</w:t>
      </w:r>
      <w:r w:rsidRPr="008A0E1D">
        <w:rPr>
          <w:rFonts w:ascii="CordiaUPC" w:hAnsi="CordiaUPC" w:cs="CordiaUPC" w:hint="cs"/>
          <w:spacing w:val="-7"/>
          <w:sz w:val="26"/>
          <w:szCs w:val="26"/>
          <w:lang w:val="en-US" w:bidi="th-TH"/>
        </w:rPr>
        <w:t>basel3)</w:t>
      </w:r>
      <w:r w:rsidR="00F57808">
        <w:rPr>
          <w:rFonts w:ascii="CordiaUPC" w:hAnsi="CordiaUPC" w:cs="CordiaUPC"/>
          <w:spacing w:val="-7"/>
          <w:sz w:val="26"/>
          <w:szCs w:val="26"/>
          <w:lang w:val="en-US" w:bidi="th-TH"/>
        </w:rPr>
        <w:t xml:space="preserve"> within October 2021.</w:t>
      </w:r>
    </w:p>
    <w:p w14:paraId="0821F4A6" w14:textId="7AD88144" w:rsidR="007476D6" w:rsidRDefault="007476D6"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5EE3F8B3" w14:textId="6AC8D38D"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3568B0F9" w14:textId="0C5A17E7"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7753AB6B" w14:textId="5FE4120B"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4B9518AC" w14:textId="31E04ECF"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053C2A41" w14:textId="702DA4ED"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221D0379" w14:textId="4E1AF7AC"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7B9C5C98" w14:textId="38992EA0"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679E9042" w14:textId="49110F8A"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2E8DF9A0" w14:textId="17AE3676" w:rsidR="00026508"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116BFD59" w14:textId="77777777" w:rsidR="00026508" w:rsidRPr="000E7071" w:rsidRDefault="00026508" w:rsidP="007476D6">
      <w:pPr>
        <w:autoSpaceDE w:val="0"/>
        <w:autoSpaceDN w:val="0"/>
        <w:adjustRightInd w:val="0"/>
        <w:spacing w:line="240" w:lineRule="auto"/>
        <w:ind w:right="24"/>
        <w:jc w:val="both"/>
        <w:rPr>
          <w:rFonts w:ascii="CordiaUPC" w:hAnsi="CordiaUPC" w:cs="CordiaUPC"/>
          <w:color w:val="000000"/>
          <w:spacing w:val="-7"/>
          <w:sz w:val="26"/>
          <w:szCs w:val="26"/>
          <w:lang w:val="en-US" w:bidi="th-TH"/>
        </w:rPr>
      </w:pPr>
    </w:p>
    <w:p w14:paraId="19B349FE" w14:textId="77777777" w:rsidR="007476D6" w:rsidRPr="00297A65" w:rsidRDefault="007476D6" w:rsidP="007476D6">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97A65">
        <w:rPr>
          <w:rFonts w:ascii="CordiaUPC" w:hAnsi="CordiaUPC" w:cs="CordiaUPC" w:hint="cs"/>
          <w:color w:val="000000"/>
          <w:sz w:val="26"/>
          <w:szCs w:val="26"/>
          <w:lang w:val="en-US" w:bidi="th-TH"/>
        </w:rPr>
        <w:t xml:space="preserve">The significant financial assets and liabilities classified by remaining periods to maturity, counted from the date of statements of financial position, as at </w:t>
      </w: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and 31 December 2020</w:t>
      </w:r>
      <w:r>
        <w:rPr>
          <w:rFonts w:ascii="CordiaUPC" w:hAnsi="CordiaUPC" w:cs="CordiaUPC"/>
          <w:color w:val="000000"/>
          <w:sz w:val="26"/>
          <w:szCs w:val="26"/>
          <w:lang w:val="en-US" w:bidi="th-TH"/>
        </w:rPr>
        <w:t xml:space="preserve"> </w:t>
      </w:r>
      <w:r w:rsidRPr="00297A65">
        <w:rPr>
          <w:rFonts w:ascii="CordiaUPC" w:hAnsi="CordiaUPC" w:cs="CordiaUPC" w:hint="cs"/>
          <w:color w:val="000000"/>
          <w:sz w:val="26"/>
          <w:szCs w:val="26"/>
          <w:lang w:val="en-US" w:bidi="th-TH"/>
        </w:rPr>
        <w:t xml:space="preserve">were </w:t>
      </w:r>
      <w:proofErr w:type="spellStart"/>
      <w:r w:rsidRPr="00297A65">
        <w:rPr>
          <w:rFonts w:ascii="CordiaUPC" w:hAnsi="CordiaUPC" w:cs="CordiaUPC" w:hint="cs"/>
          <w:color w:val="000000"/>
          <w:sz w:val="26"/>
          <w:szCs w:val="26"/>
          <w:lang w:val="en-US" w:bidi="th-TH"/>
        </w:rPr>
        <w:t>summarised</w:t>
      </w:r>
      <w:proofErr w:type="spellEnd"/>
      <w:r w:rsidRPr="00297A65">
        <w:rPr>
          <w:rFonts w:ascii="CordiaUPC" w:hAnsi="CordiaUPC" w:cs="CordiaUPC" w:hint="cs"/>
          <w:color w:val="000000"/>
          <w:sz w:val="26"/>
          <w:szCs w:val="26"/>
          <w:lang w:val="en-US" w:bidi="th-TH"/>
        </w:rPr>
        <w:t xml:space="preserve"> as follows:</w:t>
      </w:r>
    </w:p>
    <w:p w14:paraId="0E2A45E8" w14:textId="77777777" w:rsidR="007476D6" w:rsidRPr="00297A65" w:rsidRDefault="007476D6" w:rsidP="007476D6">
      <w:pPr>
        <w:autoSpaceDE w:val="0"/>
        <w:autoSpaceDN w:val="0"/>
        <w:adjustRightInd w:val="0"/>
        <w:spacing w:line="240" w:lineRule="auto"/>
        <w:ind w:left="518" w:right="24"/>
        <w:jc w:val="both"/>
        <w:rPr>
          <w:rFonts w:ascii="CordiaUPC" w:hAnsi="CordiaUPC" w:cs="CordiaUPC"/>
          <w:color w:val="000000"/>
          <w:sz w:val="26"/>
          <w:szCs w:val="26"/>
          <w:lang w:val="en-US" w:bidi="th-TH"/>
        </w:rPr>
      </w:pPr>
    </w:p>
    <w:tbl>
      <w:tblPr>
        <w:tblW w:w="9797" w:type="dxa"/>
        <w:tblInd w:w="270" w:type="dxa"/>
        <w:tblLayout w:type="fixed"/>
        <w:tblLook w:val="0000" w:firstRow="0" w:lastRow="0" w:firstColumn="0" w:lastColumn="0" w:noHBand="0" w:noVBand="0"/>
      </w:tblPr>
      <w:tblGrid>
        <w:gridCol w:w="2700"/>
        <w:gridCol w:w="1001"/>
        <w:gridCol w:w="268"/>
        <w:gridCol w:w="866"/>
        <w:gridCol w:w="236"/>
        <w:gridCol w:w="898"/>
        <w:gridCol w:w="284"/>
        <w:gridCol w:w="992"/>
        <w:gridCol w:w="284"/>
        <w:gridCol w:w="1008"/>
        <w:gridCol w:w="236"/>
        <w:gridCol w:w="16"/>
        <w:gridCol w:w="1008"/>
      </w:tblGrid>
      <w:tr w:rsidR="007476D6" w:rsidRPr="00297A65" w14:paraId="1EC2BFA6" w14:textId="77777777" w:rsidTr="008D071D">
        <w:trPr>
          <w:cantSplit/>
        </w:trPr>
        <w:tc>
          <w:tcPr>
            <w:tcW w:w="2700" w:type="dxa"/>
          </w:tcPr>
          <w:p w14:paraId="06C88457"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7097" w:type="dxa"/>
            <w:gridSpan w:val="12"/>
          </w:tcPr>
          <w:p w14:paraId="5589B3C7" w14:textId="77777777" w:rsidR="007476D6" w:rsidRPr="00297A65" w:rsidRDefault="007476D6" w:rsidP="000406A0">
            <w:pPr>
              <w:spacing w:line="240" w:lineRule="exact"/>
              <w:ind w:left="-18" w:right="-270"/>
              <w:jc w:val="center"/>
              <w:rPr>
                <w:rFonts w:ascii="CordiaUPC" w:hAnsi="CordiaUPC" w:cs="CordiaUPC"/>
                <w:b/>
                <w:bCs/>
                <w:sz w:val="24"/>
                <w:szCs w:val="24"/>
                <w:cs/>
                <w:lang w:val="en-US" w:bidi="th-TH"/>
              </w:rPr>
            </w:pPr>
            <w:r w:rsidRPr="00297A65">
              <w:rPr>
                <w:rFonts w:ascii="CordiaUPC" w:hAnsi="CordiaUPC" w:cs="CordiaUPC" w:hint="cs"/>
                <w:b/>
                <w:bCs/>
                <w:sz w:val="24"/>
                <w:szCs w:val="24"/>
                <w:lang w:val="en-US" w:bidi="th-TH"/>
              </w:rPr>
              <w:t>Consolidated</w:t>
            </w:r>
          </w:p>
        </w:tc>
      </w:tr>
      <w:tr w:rsidR="007476D6" w:rsidRPr="00297A65" w14:paraId="6FBB9D20" w14:textId="77777777" w:rsidTr="008D071D">
        <w:trPr>
          <w:cantSplit/>
        </w:trPr>
        <w:tc>
          <w:tcPr>
            <w:tcW w:w="2700" w:type="dxa"/>
          </w:tcPr>
          <w:p w14:paraId="303EFB6D"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7097" w:type="dxa"/>
            <w:gridSpan w:val="12"/>
          </w:tcPr>
          <w:p w14:paraId="7B40604E" w14:textId="77777777" w:rsidR="007476D6" w:rsidRPr="00297A65" w:rsidRDefault="007476D6" w:rsidP="000406A0">
            <w:pPr>
              <w:spacing w:line="240" w:lineRule="exact"/>
              <w:ind w:left="-18" w:right="-270"/>
              <w:jc w:val="center"/>
              <w:rPr>
                <w:rFonts w:ascii="CordiaUPC" w:hAnsi="CordiaUPC" w:cs="CordiaUPC"/>
                <w:color w:val="000000"/>
                <w:sz w:val="24"/>
                <w:szCs w:val="24"/>
                <w:lang w:val="en-US" w:bidi="th-TH"/>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r>
      <w:tr w:rsidR="007476D6" w:rsidRPr="00297A65" w14:paraId="4EA804C9" w14:textId="77777777" w:rsidTr="008D071D">
        <w:trPr>
          <w:cantSplit/>
        </w:trPr>
        <w:tc>
          <w:tcPr>
            <w:tcW w:w="2700" w:type="dxa"/>
          </w:tcPr>
          <w:p w14:paraId="0B87BA28"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vAlign w:val="bottom"/>
          </w:tcPr>
          <w:p w14:paraId="70FD48CD" w14:textId="77777777" w:rsidR="007476D6" w:rsidRPr="00297A65" w:rsidRDefault="007476D6" w:rsidP="000406A0">
            <w:pPr>
              <w:spacing w:line="240" w:lineRule="exact"/>
              <w:ind w:left="-117" w:right="-108"/>
              <w:jc w:val="center"/>
              <w:rPr>
                <w:rFonts w:ascii="CordiaUPC" w:hAnsi="CordiaUPC" w:cs="CordiaUPC"/>
                <w:sz w:val="24"/>
                <w:szCs w:val="24"/>
              </w:rPr>
            </w:pPr>
          </w:p>
        </w:tc>
        <w:tc>
          <w:tcPr>
            <w:tcW w:w="268" w:type="dxa"/>
          </w:tcPr>
          <w:p w14:paraId="3FDECA1F"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66" w:type="dxa"/>
            <w:vAlign w:val="bottom"/>
          </w:tcPr>
          <w:p w14:paraId="60FCE598"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6100EC5B"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98" w:type="dxa"/>
            <w:vAlign w:val="bottom"/>
          </w:tcPr>
          <w:p w14:paraId="7B784DB9"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284" w:type="dxa"/>
          </w:tcPr>
          <w:p w14:paraId="514ABD46" w14:textId="77777777" w:rsidR="007476D6" w:rsidRPr="00297A65" w:rsidRDefault="007476D6" w:rsidP="000406A0">
            <w:pPr>
              <w:spacing w:line="240" w:lineRule="exact"/>
              <w:ind w:left="-396" w:right="-90"/>
              <w:jc w:val="center"/>
              <w:rPr>
                <w:rFonts w:ascii="CordiaUPC" w:hAnsi="CordiaUPC" w:cs="CordiaUPC"/>
                <w:sz w:val="24"/>
                <w:szCs w:val="24"/>
                <w:lang w:val="en-US"/>
              </w:rPr>
            </w:pPr>
          </w:p>
        </w:tc>
        <w:tc>
          <w:tcPr>
            <w:tcW w:w="992" w:type="dxa"/>
          </w:tcPr>
          <w:p w14:paraId="3B4C0511"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284" w:type="dxa"/>
          </w:tcPr>
          <w:p w14:paraId="6E6B2075"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1008" w:type="dxa"/>
          </w:tcPr>
          <w:p w14:paraId="1EC92D0E" w14:textId="77777777" w:rsidR="007476D6" w:rsidRPr="00297A65" w:rsidRDefault="007476D6" w:rsidP="000406A0">
            <w:pPr>
              <w:spacing w:line="24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26D23200"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1024" w:type="dxa"/>
            <w:gridSpan w:val="2"/>
          </w:tcPr>
          <w:p w14:paraId="68D50184"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r>
      <w:tr w:rsidR="007476D6" w:rsidRPr="00297A65" w14:paraId="2649D1EA" w14:textId="77777777" w:rsidTr="008D071D">
        <w:trPr>
          <w:cantSplit/>
        </w:trPr>
        <w:tc>
          <w:tcPr>
            <w:tcW w:w="2700" w:type="dxa"/>
          </w:tcPr>
          <w:p w14:paraId="1ECC7913"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vAlign w:val="bottom"/>
          </w:tcPr>
          <w:p w14:paraId="254D9084" w14:textId="77777777" w:rsidR="007476D6" w:rsidRPr="00297A65" w:rsidRDefault="007476D6" w:rsidP="000406A0">
            <w:pPr>
              <w:spacing w:line="24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2BADDDCA"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66" w:type="dxa"/>
            <w:vAlign w:val="bottom"/>
          </w:tcPr>
          <w:p w14:paraId="48224CF3" w14:textId="77777777" w:rsidR="007476D6" w:rsidRPr="00297A65" w:rsidRDefault="007476D6" w:rsidP="000406A0">
            <w:pPr>
              <w:spacing w:line="24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66EED374"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898" w:type="dxa"/>
            <w:vAlign w:val="bottom"/>
          </w:tcPr>
          <w:p w14:paraId="7332E66C"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02BEC2E9"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992" w:type="dxa"/>
          </w:tcPr>
          <w:p w14:paraId="6B4819EB"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48172BD5"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1008" w:type="dxa"/>
          </w:tcPr>
          <w:p w14:paraId="3BF964AB"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6997C93D"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1024" w:type="dxa"/>
            <w:gridSpan w:val="2"/>
          </w:tcPr>
          <w:p w14:paraId="7F10102F"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2DE5F0F3" w14:textId="77777777" w:rsidTr="000406A0">
        <w:trPr>
          <w:cantSplit/>
        </w:trPr>
        <w:tc>
          <w:tcPr>
            <w:tcW w:w="2700" w:type="dxa"/>
          </w:tcPr>
          <w:p w14:paraId="7906B4C7"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5837" w:type="dxa"/>
            <w:gridSpan w:val="9"/>
          </w:tcPr>
          <w:p w14:paraId="11522E08"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18BCA693"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p>
        </w:tc>
        <w:tc>
          <w:tcPr>
            <w:tcW w:w="1008" w:type="dxa"/>
          </w:tcPr>
          <w:p w14:paraId="184F1BB0"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p>
        </w:tc>
      </w:tr>
      <w:tr w:rsidR="007476D6" w:rsidRPr="00297A65" w14:paraId="38CC35B1" w14:textId="77777777" w:rsidTr="008D071D">
        <w:trPr>
          <w:cantSplit/>
        </w:trPr>
        <w:tc>
          <w:tcPr>
            <w:tcW w:w="2700" w:type="dxa"/>
          </w:tcPr>
          <w:p w14:paraId="69597517" w14:textId="77777777" w:rsidR="007476D6" w:rsidRPr="00297A65" w:rsidRDefault="007476D6" w:rsidP="000406A0">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27EDD2E4"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268" w:type="dxa"/>
          </w:tcPr>
          <w:p w14:paraId="69C03F01"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866" w:type="dxa"/>
            <w:vAlign w:val="bottom"/>
          </w:tcPr>
          <w:p w14:paraId="0F3E02D3"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236" w:type="dxa"/>
          </w:tcPr>
          <w:p w14:paraId="58FF1CFC"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898" w:type="dxa"/>
            <w:vAlign w:val="bottom"/>
          </w:tcPr>
          <w:p w14:paraId="4E07E290" w14:textId="77777777" w:rsidR="007476D6" w:rsidRPr="00297A65" w:rsidRDefault="007476D6" w:rsidP="000406A0">
            <w:pPr>
              <w:spacing w:line="240" w:lineRule="exact"/>
              <w:ind w:left="-18" w:right="-112"/>
              <w:rPr>
                <w:rFonts w:ascii="CordiaUPC" w:hAnsi="CordiaUPC" w:cs="CordiaUPC"/>
                <w:sz w:val="24"/>
                <w:szCs w:val="24"/>
                <w:cs/>
                <w:lang w:val="th-TH" w:bidi="th-TH"/>
              </w:rPr>
            </w:pPr>
          </w:p>
        </w:tc>
        <w:tc>
          <w:tcPr>
            <w:tcW w:w="284" w:type="dxa"/>
          </w:tcPr>
          <w:p w14:paraId="1F8B812F"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992" w:type="dxa"/>
            <w:vAlign w:val="bottom"/>
          </w:tcPr>
          <w:p w14:paraId="45E7BDDE"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284" w:type="dxa"/>
          </w:tcPr>
          <w:p w14:paraId="666BC6A9"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1008" w:type="dxa"/>
          </w:tcPr>
          <w:p w14:paraId="4FB13981"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236" w:type="dxa"/>
          </w:tcPr>
          <w:p w14:paraId="5CF7EA38"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24" w:type="dxa"/>
            <w:gridSpan w:val="2"/>
          </w:tcPr>
          <w:p w14:paraId="2DE156D0" w14:textId="77777777" w:rsidR="007476D6" w:rsidRPr="00297A65" w:rsidRDefault="007476D6" w:rsidP="000406A0">
            <w:pPr>
              <w:spacing w:line="240" w:lineRule="exact"/>
              <w:ind w:left="-18" w:right="-270"/>
              <w:rPr>
                <w:rFonts w:ascii="CordiaUPC" w:hAnsi="CordiaUPC" w:cs="CordiaUPC"/>
                <w:sz w:val="24"/>
                <w:szCs w:val="24"/>
                <w:cs/>
                <w:lang w:val="th-TH" w:bidi="th-TH"/>
              </w:rPr>
            </w:pPr>
          </w:p>
        </w:tc>
      </w:tr>
      <w:tr w:rsidR="008D071D" w:rsidRPr="00297A65" w14:paraId="5E3D08B9" w14:textId="77777777" w:rsidTr="008D071D">
        <w:trPr>
          <w:cantSplit/>
        </w:trPr>
        <w:tc>
          <w:tcPr>
            <w:tcW w:w="2700" w:type="dxa"/>
          </w:tcPr>
          <w:p w14:paraId="0D348FC3" w14:textId="77777777" w:rsidR="008D071D" w:rsidRPr="00297A65" w:rsidRDefault="008D071D" w:rsidP="008D071D">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347BD1C1" w14:textId="69E5A3B0" w:rsidR="008D071D" w:rsidRPr="00297A65" w:rsidRDefault="008D071D" w:rsidP="008D071D">
            <w:pPr>
              <w:tabs>
                <w:tab w:val="decimal" w:pos="752"/>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68" w:type="dxa"/>
          </w:tcPr>
          <w:p w14:paraId="0D2AAF82"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tcPr>
          <w:p w14:paraId="399BD243" w14:textId="29C57C2B" w:rsidR="008D071D" w:rsidRPr="00297A65" w:rsidRDefault="008D071D" w:rsidP="008D071D">
            <w:pPr>
              <w:tabs>
                <w:tab w:val="decimal" w:pos="616"/>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36" w:type="dxa"/>
          </w:tcPr>
          <w:p w14:paraId="29DE2B7C"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tcPr>
          <w:p w14:paraId="4B36F10A" w14:textId="1839404F" w:rsidR="008D071D" w:rsidRPr="00297A65" w:rsidRDefault="008D071D" w:rsidP="008D071D">
            <w:pPr>
              <w:tabs>
                <w:tab w:val="decimal" w:pos="648"/>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84" w:type="dxa"/>
          </w:tcPr>
          <w:p w14:paraId="15C9E0EE"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tcPr>
          <w:p w14:paraId="7CC6CB32" w14:textId="6764E380" w:rsidR="008D071D" w:rsidRPr="00297A65" w:rsidRDefault="008D071D" w:rsidP="008D071D">
            <w:pPr>
              <w:tabs>
                <w:tab w:val="decimal" w:pos="745"/>
              </w:tabs>
              <w:spacing w:line="240" w:lineRule="exact"/>
              <w:ind w:left="-130"/>
              <w:rPr>
                <w:rFonts w:ascii="CordiaUPC" w:hAnsi="CordiaUPC" w:cs="CordiaUPC"/>
                <w:sz w:val="24"/>
                <w:szCs w:val="24"/>
              </w:rPr>
            </w:pPr>
            <w:r w:rsidRPr="00425E1B">
              <w:rPr>
                <w:rFonts w:ascii="CordiaUPC" w:hAnsi="CordiaUPC" w:cs="CordiaUPC"/>
                <w:sz w:val="24"/>
                <w:szCs w:val="24"/>
              </w:rPr>
              <w:t>-</w:t>
            </w:r>
          </w:p>
        </w:tc>
        <w:tc>
          <w:tcPr>
            <w:tcW w:w="284" w:type="dxa"/>
          </w:tcPr>
          <w:p w14:paraId="716E3AF7"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tcPr>
          <w:p w14:paraId="2CD91509" w14:textId="2478864F" w:rsidR="008D071D" w:rsidRPr="00297A65" w:rsidRDefault="008D071D" w:rsidP="008D071D">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16,088</w:t>
            </w:r>
          </w:p>
        </w:tc>
        <w:tc>
          <w:tcPr>
            <w:tcW w:w="236" w:type="dxa"/>
          </w:tcPr>
          <w:p w14:paraId="1F08C520"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tcPr>
          <w:p w14:paraId="2E7F21B6" w14:textId="3EC55240"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16,088</w:t>
            </w:r>
          </w:p>
        </w:tc>
      </w:tr>
      <w:tr w:rsidR="008D071D" w:rsidRPr="00297A65" w14:paraId="7A49952E" w14:textId="77777777" w:rsidTr="008D071D">
        <w:trPr>
          <w:cantSplit/>
        </w:trPr>
        <w:tc>
          <w:tcPr>
            <w:tcW w:w="2700" w:type="dxa"/>
          </w:tcPr>
          <w:p w14:paraId="66849797" w14:textId="77777777" w:rsidR="008D071D" w:rsidRPr="00297A65" w:rsidRDefault="008D071D" w:rsidP="008D071D">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w:t>
            </w:r>
            <w:r>
              <w:rPr>
                <w:rFonts w:ascii="CordiaUPC" w:hAnsi="CordiaUPC" w:cs="CordiaUPC"/>
                <w:sz w:val="24"/>
                <w:szCs w:val="24"/>
                <w:lang w:val="en-US" w:bidi="th-TH"/>
              </w:rPr>
              <w:t>items</w:t>
            </w:r>
          </w:p>
          <w:p w14:paraId="07B87BC3" w14:textId="77777777" w:rsidR="008D071D" w:rsidRPr="00297A65" w:rsidRDefault="008D071D" w:rsidP="008D071D">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4B709DA3" w14:textId="32F13B04" w:rsidR="008D071D" w:rsidRPr="00297A65" w:rsidRDefault="008D071D" w:rsidP="008D071D">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rPr>
              <w:t>111,334</w:t>
            </w:r>
          </w:p>
        </w:tc>
        <w:tc>
          <w:tcPr>
            <w:tcW w:w="268" w:type="dxa"/>
          </w:tcPr>
          <w:p w14:paraId="3A5C6017" w14:textId="77777777" w:rsidR="008D071D" w:rsidRPr="00297A65" w:rsidRDefault="008D071D" w:rsidP="008D071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04DF1F16" w14:textId="6B71D328" w:rsidR="008D071D" w:rsidRPr="00297A65" w:rsidRDefault="008D071D" w:rsidP="008D071D">
            <w:pPr>
              <w:tabs>
                <w:tab w:val="decimal" w:pos="616"/>
              </w:tabs>
              <w:spacing w:line="240" w:lineRule="exact"/>
              <w:ind w:left="-130" w:right="-108"/>
              <w:rPr>
                <w:rFonts w:ascii="CordiaUPC" w:hAnsi="CordiaUPC" w:cs="CordiaUPC"/>
                <w:sz w:val="24"/>
                <w:szCs w:val="24"/>
                <w:lang w:val="en-US"/>
              </w:rPr>
            </w:pPr>
            <w:r>
              <w:rPr>
                <w:rFonts w:ascii="CordiaUPC" w:hAnsi="CordiaUPC" w:cs="CordiaUPC"/>
                <w:sz w:val="24"/>
                <w:szCs w:val="24"/>
              </w:rPr>
              <w:t>58,221</w:t>
            </w:r>
          </w:p>
        </w:tc>
        <w:tc>
          <w:tcPr>
            <w:tcW w:w="236" w:type="dxa"/>
          </w:tcPr>
          <w:p w14:paraId="7EB84277" w14:textId="77777777" w:rsidR="008D071D" w:rsidRPr="00297A65" w:rsidRDefault="008D071D" w:rsidP="008D071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7DDAC743" w14:textId="08BE830C" w:rsidR="008D071D" w:rsidRPr="00297A65" w:rsidRDefault="008D071D" w:rsidP="008D071D">
            <w:pPr>
              <w:tabs>
                <w:tab w:val="decimal" w:pos="648"/>
              </w:tabs>
              <w:spacing w:line="240" w:lineRule="exact"/>
              <w:ind w:left="-130" w:right="-108"/>
              <w:rPr>
                <w:rFonts w:ascii="CordiaUPC" w:hAnsi="CordiaUPC" w:cs="CordiaUPC"/>
                <w:sz w:val="24"/>
                <w:szCs w:val="24"/>
                <w:lang w:val="en-US"/>
              </w:rPr>
            </w:pPr>
            <w:r>
              <w:rPr>
                <w:rFonts w:ascii="CordiaUPC" w:hAnsi="CordiaUPC" w:cs="CordiaUPC"/>
                <w:sz w:val="24"/>
                <w:szCs w:val="24"/>
              </w:rPr>
              <w:t>120</w:t>
            </w:r>
          </w:p>
        </w:tc>
        <w:tc>
          <w:tcPr>
            <w:tcW w:w="284" w:type="dxa"/>
          </w:tcPr>
          <w:p w14:paraId="4D1B553E" w14:textId="77777777" w:rsidR="008D071D" w:rsidRPr="00297A65" w:rsidRDefault="008D071D" w:rsidP="008D071D">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2CA207C3" w14:textId="0FB60ADA" w:rsidR="008D071D" w:rsidRPr="00297A65" w:rsidRDefault="008D071D" w:rsidP="008D071D">
            <w:pPr>
              <w:tabs>
                <w:tab w:val="decimal" w:pos="745"/>
              </w:tabs>
              <w:spacing w:line="240" w:lineRule="exact"/>
              <w:ind w:left="-130" w:right="-108"/>
              <w:rPr>
                <w:rFonts w:ascii="CordiaUPC" w:hAnsi="CordiaUPC" w:cs="CordiaUPC"/>
                <w:sz w:val="24"/>
                <w:szCs w:val="24"/>
                <w:lang w:val="en-US"/>
              </w:rPr>
            </w:pPr>
            <w:r w:rsidRPr="00425E1B">
              <w:rPr>
                <w:rFonts w:ascii="CordiaUPC" w:hAnsi="CordiaUPC" w:cs="CordiaUPC"/>
                <w:sz w:val="24"/>
                <w:szCs w:val="24"/>
              </w:rPr>
              <w:t>-</w:t>
            </w:r>
          </w:p>
        </w:tc>
        <w:tc>
          <w:tcPr>
            <w:tcW w:w="284" w:type="dxa"/>
          </w:tcPr>
          <w:p w14:paraId="5F108E51" w14:textId="77777777" w:rsidR="008D071D" w:rsidRPr="00297A65" w:rsidRDefault="008D071D" w:rsidP="008D071D">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1930A866" w14:textId="55CAF61B" w:rsidR="008D071D" w:rsidRPr="00297A65" w:rsidRDefault="008D071D" w:rsidP="008D071D">
            <w:pPr>
              <w:tabs>
                <w:tab w:val="decimal" w:pos="737"/>
              </w:tabs>
              <w:spacing w:line="240" w:lineRule="exact"/>
              <w:ind w:left="-130" w:right="-108"/>
              <w:rPr>
                <w:rFonts w:ascii="CordiaUPC" w:hAnsi="CordiaUPC" w:cs="CordiaUPC"/>
                <w:sz w:val="24"/>
                <w:szCs w:val="24"/>
                <w:lang w:val="en-US"/>
              </w:rPr>
            </w:pPr>
            <w:r w:rsidRPr="00425E1B">
              <w:rPr>
                <w:rFonts w:ascii="CordiaUPC" w:hAnsi="CordiaUPC" w:cs="CordiaUPC"/>
                <w:sz w:val="24"/>
                <w:szCs w:val="24"/>
              </w:rPr>
              <w:t>-</w:t>
            </w:r>
          </w:p>
        </w:tc>
        <w:tc>
          <w:tcPr>
            <w:tcW w:w="236" w:type="dxa"/>
          </w:tcPr>
          <w:p w14:paraId="7AB904E7" w14:textId="77777777" w:rsidR="008D071D" w:rsidRPr="00297A65" w:rsidRDefault="008D071D" w:rsidP="008D071D">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26FE066F" w14:textId="66504A64" w:rsidR="008D071D" w:rsidRPr="00297A65" w:rsidRDefault="008D071D" w:rsidP="008D071D">
            <w:pPr>
              <w:tabs>
                <w:tab w:val="decimal" w:pos="750"/>
              </w:tabs>
              <w:spacing w:line="240" w:lineRule="exact"/>
              <w:ind w:left="-130" w:right="-108"/>
              <w:rPr>
                <w:rFonts w:ascii="CordiaUPC" w:hAnsi="CordiaUPC" w:cs="CordiaUPC"/>
                <w:sz w:val="24"/>
                <w:szCs w:val="24"/>
                <w:lang w:val="en-US"/>
              </w:rPr>
            </w:pPr>
            <w:r>
              <w:rPr>
                <w:rFonts w:ascii="CordiaUPC" w:hAnsi="CordiaUPC" w:cs="CordiaUPC"/>
                <w:sz w:val="24"/>
                <w:szCs w:val="24"/>
              </w:rPr>
              <w:t>169,675</w:t>
            </w:r>
          </w:p>
        </w:tc>
      </w:tr>
      <w:tr w:rsidR="008D071D" w:rsidRPr="00297A65" w14:paraId="3A60452B" w14:textId="77777777" w:rsidTr="008D071D">
        <w:trPr>
          <w:cantSplit/>
        </w:trPr>
        <w:tc>
          <w:tcPr>
            <w:tcW w:w="2700" w:type="dxa"/>
          </w:tcPr>
          <w:p w14:paraId="73ED0323" w14:textId="77777777" w:rsidR="008D071D" w:rsidRDefault="008D071D" w:rsidP="008D071D">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669E589D" w14:textId="77777777" w:rsidR="008D071D" w:rsidRPr="00297A65" w:rsidRDefault="008D071D" w:rsidP="008D071D">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63BA6576" w14:textId="3142BD57" w:rsidR="008D071D" w:rsidRPr="00297A65" w:rsidRDefault="008D071D" w:rsidP="008D071D">
            <w:pPr>
              <w:tabs>
                <w:tab w:val="decimal" w:pos="752"/>
              </w:tabs>
              <w:spacing w:line="240" w:lineRule="exact"/>
              <w:ind w:left="-130" w:right="-108"/>
              <w:rPr>
                <w:rFonts w:ascii="CordiaUPC" w:hAnsi="CordiaUPC" w:cs="CordiaUPC"/>
                <w:sz w:val="24"/>
                <w:szCs w:val="24"/>
                <w:lang w:val="en-US"/>
              </w:rPr>
            </w:pPr>
            <w:r w:rsidRPr="00425E1B">
              <w:rPr>
                <w:rFonts w:ascii="CordiaUPC" w:hAnsi="CordiaUPC" w:cs="CordiaUPC"/>
                <w:sz w:val="24"/>
                <w:szCs w:val="24"/>
              </w:rPr>
              <w:t>-</w:t>
            </w:r>
          </w:p>
        </w:tc>
        <w:tc>
          <w:tcPr>
            <w:tcW w:w="268" w:type="dxa"/>
          </w:tcPr>
          <w:p w14:paraId="00D34553" w14:textId="77777777" w:rsidR="008D071D" w:rsidRPr="00297A65" w:rsidRDefault="008D071D" w:rsidP="008D071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44173261" w14:textId="6866725E" w:rsidR="008D071D" w:rsidRPr="00297A65" w:rsidRDefault="008D071D" w:rsidP="008D071D">
            <w:pPr>
              <w:tabs>
                <w:tab w:val="decimal" w:pos="616"/>
              </w:tabs>
              <w:spacing w:line="240" w:lineRule="exact"/>
              <w:ind w:left="-130" w:right="-108"/>
              <w:rPr>
                <w:rFonts w:ascii="CordiaUPC" w:hAnsi="CordiaUPC" w:cs="CordiaUPC"/>
                <w:sz w:val="24"/>
                <w:szCs w:val="24"/>
                <w:lang w:val="en-US"/>
              </w:rPr>
            </w:pPr>
            <w:r>
              <w:rPr>
                <w:rFonts w:ascii="CordiaUPC" w:hAnsi="CordiaUPC" w:cs="CordiaUPC"/>
                <w:sz w:val="24"/>
                <w:szCs w:val="24"/>
              </w:rPr>
              <w:t>2,588</w:t>
            </w:r>
          </w:p>
        </w:tc>
        <w:tc>
          <w:tcPr>
            <w:tcW w:w="236" w:type="dxa"/>
          </w:tcPr>
          <w:p w14:paraId="48F49A0A" w14:textId="77777777" w:rsidR="008D071D" w:rsidRPr="00297A65" w:rsidRDefault="008D071D" w:rsidP="008D071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6AC65F07" w14:textId="3D3E7018" w:rsidR="008D071D" w:rsidRPr="00297A65" w:rsidRDefault="008D071D" w:rsidP="008D071D">
            <w:pPr>
              <w:tabs>
                <w:tab w:val="decimal" w:pos="648"/>
              </w:tabs>
              <w:spacing w:line="240" w:lineRule="exact"/>
              <w:ind w:left="-130" w:right="-108"/>
              <w:rPr>
                <w:rFonts w:ascii="CordiaUPC" w:hAnsi="CordiaUPC" w:cs="CordiaUPC"/>
                <w:sz w:val="24"/>
                <w:szCs w:val="24"/>
                <w:lang w:val="en-US"/>
              </w:rPr>
            </w:pPr>
            <w:r>
              <w:rPr>
                <w:rFonts w:ascii="CordiaUPC" w:hAnsi="CordiaUPC" w:cs="CordiaUPC"/>
                <w:sz w:val="24"/>
                <w:szCs w:val="24"/>
              </w:rPr>
              <w:t>3,079</w:t>
            </w:r>
          </w:p>
        </w:tc>
        <w:tc>
          <w:tcPr>
            <w:tcW w:w="284" w:type="dxa"/>
          </w:tcPr>
          <w:p w14:paraId="573870E0" w14:textId="77777777" w:rsidR="008D071D" w:rsidRPr="00297A65" w:rsidRDefault="008D071D" w:rsidP="008D071D">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2B4F196B" w14:textId="1F5F0A6F" w:rsidR="008D071D" w:rsidRPr="00297A65" w:rsidRDefault="008D071D" w:rsidP="008D071D">
            <w:pPr>
              <w:tabs>
                <w:tab w:val="decimal" w:pos="745"/>
              </w:tabs>
              <w:spacing w:line="240" w:lineRule="exact"/>
              <w:ind w:left="-130" w:right="-108"/>
              <w:rPr>
                <w:rFonts w:ascii="CordiaUPC" w:hAnsi="CordiaUPC" w:cs="CordiaUPC"/>
                <w:sz w:val="24"/>
                <w:szCs w:val="24"/>
                <w:lang w:val="en-US"/>
              </w:rPr>
            </w:pPr>
            <w:r>
              <w:rPr>
                <w:rFonts w:ascii="CordiaUPC" w:hAnsi="CordiaUPC" w:cs="CordiaUPC"/>
                <w:sz w:val="24"/>
                <w:szCs w:val="24"/>
              </w:rPr>
              <w:t>487</w:t>
            </w:r>
          </w:p>
        </w:tc>
        <w:tc>
          <w:tcPr>
            <w:tcW w:w="284" w:type="dxa"/>
          </w:tcPr>
          <w:p w14:paraId="148EE1C2" w14:textId="77777777" w:rsidR="008D071D" w:rsidRPr="00297A65" w:rsidRDefault="008D071D" w:rsidP="008D071D">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487798AE" w14:textId="1C200344" w:rsidR="008D071D" w:rsidRPr="00297A65" w:rsidRDefault="008D071D" w:rsidP="008D071D">
            <w:pPr>
              <w:tabs>
                <w:tab w:val="decimal" w:pos="737"/>
              </w:tabs>
              <w:spacing w:line="240" w:lineRule="exact"/>
              <w:ind w:left="-130" w:right="-108"/>
              <w:rPr>
                <w:rFonts w:ascii="CordiaUPC" w:hAnsi="CordiaUPC" w:cs="CordiaUPC"/>
                <w:sz w:val="24"/>
                <w:szCs w:val="24"/>
                <w:lang w:val="en-US"/>
              </w:rPr>
            </w:pPr>
            <w:r w:rsidRPr="00425E1B">
              <w:rPr>
                <w:rFonts w:ascii="CordiaUPC" w:hAnsi="CordiaUPC" w:cs="CordiaUPC"/>
                <w:sz w:val="24"/>
                <w:szCs w:val="24"/>
              </w:rPr>
              <w:t>37</w:t>
            </w:r>
            <w:r>
              <w:rPr>
                <w:rFonts w:ascii="CordiaUPC" w:hAnsi="CordiaUPC" w:cs="CordiaUPC"/>
                <w:sz w:val="24"/>
                <w:szCs w:val="24"/>
              </w:rPr>
              <w:t>9</w:t>
            </w:r>
            <w:r w:rsidRPr="00425E1B">
              <w:rPr>
                <w:rFonts w:ascii="CordiaUPC" w:hAnsi="CordiaUPC" w:cs="CordiaUPC"/>
                <w:sz w:val="24"/>
                <w:szCs w:val="24"/>
                <w:vertAlign w:val="superscript"/>
              </w:rPr>
              <w:t>(2)</w:t>
            </w:r>
          </w:p>
        </w:tc>
        <w:tc>
          <w:tcPr>
            <w:tcW w:w="236" w:type="dxa"/>
          </w:tcPr>
          <w:p w14:paraId="2F2936CF" w14:textId="77777777" w:rsidR="008D071D" w:rsidRPr="00297A65" w:rsidRDefault="008D071D" w:rsidP="008D071D">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5B2876BE" w14:textId="132A115C" w:rsidR="008D071D" w:rsidRPr="00297A65" w:rsidRDefault="008D071D" w:rsidP="008D071D">
            <w:pPr>
              <w:tabs>
                <w:tab w:val="decimal" w:pos="750"/>
              </w:tabs>
              <w:spacing w:line="240" w:lineRule="exact"/>
              <w:ind w:left="-130" w:right="-108"/>
              <w:rPr>
                <w:rFonts w:ascii="CordiaUPC" w:hAnsi="CordiaUPC" w:cs="CordiaUPC"/>
                <w:sz w:val="24"/>
                <w:szCs w:val="24"/>
                <w:lang w:val="en-US"/>
              </w:rPr>
            </w:pPr>
            <w:r>
              <w:rPr>
                <w:rFonts w:ascii="CordiaUPC" w:hAnsi="CordiaUPC" w:cs="CordiaUPC"/>
                <w:sz w:val="24"/>
                <w:szCs w:val="24"/>
              </w:rPr>
              <w:t>6,533</w:t>
            </w:r>
          </w:p>
        </w:tc>
      </w:tr>
      <w:tr w:rsidR="007476D6" w:rsidRPr="00297A65" w14:paraId="096B864A" w14:textId="77777777" w:rsidTr="008D071D">
        <w:trPr>
          <w:cantSplit/>
        </w:trPr>
        <w:tc>
          <w:tcPr>
            <w:tcW w:w="2700" w:type="dxa"/>
          </w:tcPr>
          <w:p w14:paraId="1A4A5CEA"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31DB2BC4"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p>
        </w:tc>
        <w:tc>
          <w:tcPr>
            <w:tcW w:w="268" w:type="dxa"/>
          </w:tcPr>
          <w:p w14:paraId="402ABEDE"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2E91B1F"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p>
        </w:tc>
        <w:tc>
          <w:tcPr>
            <w:tcW w:w="236" w:type="dxa"/>
          </w:tcPr>
          <w:p w14:paraId="03C25140"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0B3C7AF"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p>
        </w:tc>
        <w:tc>
          <w:tcPr>
            <w:tcW w:w="284" w:type="dxa"/>
          </w:tcPr>
          <w:p w14:paraId="1C0070B3"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992" w:type="dxa"/>
            <w:vAlign w:val="bottom"/>
          </w:tcPr>
          <w:p w14:paraId="57F03A9F"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p>
        </w:tc>
        <w:tc>
          <w:tcPr>
            <w:tcW w:w="284" w:type="dxa"/>
          </w:tcPr>
          <w:p w14:paraId="3605DD6C"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1008" w:type="dxa"/>
            <w:vAlign w:val="bottom"/>
          </w:tcPr>
          <w:p w14:paraId="1A0C5526"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p>
        </w:tc>
        <w:tc>
          <w:tcPr>
            <w:tcW w:w="236" w:type="dxa"/>
          </w:tcPr>
          <w:p w14:paraId="662B4F45"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Pr>
          <w:p w14:paraId="268CFA50"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p>
        </w:tc>
      </w:tr>
      <w:tr w:rsidR="008D071D" w:rsidRPr="00297A65" w14:paraId="0D8AE2A7" w14:textId="77777777" w:rsidTr="008D071D">
        <w:trPr>
          <w:cantSplit/>
        </w:trPr>
        <w:tc>
          <w:tcPr>
            <w:tcW w:w="2700" w:type="dxa"/>
          </w:tcPr>
          <w:p w14:paraId="7D0B7356" w14:textId="77777777" w:rsidR="008D071D" w:rsidRPr="00297A65" w:rsidRDefault="008D071D" w:rsidP="008D071D">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AMC</w:t>
            </w:r>
          </w:p>
        </w:tc>
        <w:tc>
          <w:tcPr>
            <w:tcW w:w="1001" w:type="dxa"/>
            <w:vAlign w:val="bottom"/>
          </w:tcPr>
          <w:p w14:paraId="3B549BC2" w14:textId="057665CD" w:rsidR="008D071D" w:rsidRPr="00297A65" w:rsidRDefault="008D071D" w:rsidP="008D071D">
            <w:pPr>
              <w:tabs>
                <w:tab w:val="decimal" w:pos="752"/>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68" w:type="dxa"/>
            <w:vAlign w:val="bottom"/>
          </w:tcPr>
          <w:p w14:paraId="37E84282"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vAlign w:val="bottom"/>
          </w:tcPr>
          <w:p w14:paraId="644C57AE" w14:textId="2A2C2A83" w:rsidR="008D071D" w:rsidRPr="00297A65" w:rsidRDefault="008D071D" w:rsidP="008D071D">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FCCA1F9"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vAlign w:val="bottom"/>
          </w:tcPr>
          <w:p w14:paraId="486EBFA6" w14:textId="7B67B08A" w:rsidR="008D071D" w:rsidRPr="00297A65" w:rsidRDefault="008D071D" w:rsidP="008D071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5BBB1640"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vAlign w:val="bottom"/>
          </w:tcPr>
          <w:p w14:paraId="33517203" w14:textId="53EC8CE0" w:rsidR="008D071D" w:rsidRPr="00297A65" w:rsidRDefault="008D071D" w:rsidP="008D071D">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568FB1FC"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vAlign w:val="bottom"/>
          </w:tcPr>
          <w:p w14:paraId="61ABE2AB" w14:textId="34E55933" w:rsidR="008D071D" w:rsidRPr="00297A65" w:rsidRDefault="008D071D" w:rsidP="008D071D">
            <w:pPr>
              <w:tabs>
                <w:tab w:val="decimal" w:pos="737"/>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36" w:type="dxa"/>
            <w:vAlign w:val="bottom"/>
          </w:tcPr>
          <w:p w14:paraId="1A2396F6"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626310DD" w14:textId="5D9BBB9D"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w:t>
            </w:r>
          </w:p>
        </w:tc>
      </w:tr>
      <w:tr w:rsidR="008D071D" w:rsidRPr="00297A65" w14:paraId="727CA93B" w14:textId="77777777" w:rsidTr="008D071D">
        <w:trPr>
          <w:cantSplit/>
        </w:trPr>
        <w:tc>
          <w:tcPr>
            <w:tcW w:w="2700" w:type="dxa"/>
          </w:tcPr>
          <w:p w14:paraId="2425D784" w14:textId="77777777" w:rsidR="008D071D" w:rsidRPr="00297A65" w:rsidRDefault="008D071D" w:rsidP="008D071D">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5AC9BB4B" w14:textId="33CCBE24" w:rsidR="008D071D" w:rsidRPr="00297A65" w:rsidRDefault="00FA74F1" w:rsidP="008D071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8230C02"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vAlign w:val="bottom"/>
          </w:tcPr>
          <w:p w14:paraId="43906173" w14:textId="016705D7" w:rsidR="008D071D" w:rsidRPr="00297A65" w:rsidRDefault="008D071D" w:rsidP="008D071D">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4</w:t>
            </w:r>
            <w:r w:rsidR="00FA74F1">
              <w:rPr>
                <w:rFonts w:ascii="CordiaUPC" w:hAnsi="CordiaUPC" w:cs="CordiaUPC"/>
                <w:sz w:val="24"/>
                <w:szCs w:val="24"/>
              </w:rPr>
              <w:t>2</w:t>
            </w:r>
            <w:r>
              <w:rPr>
                <w:rFonts w:ascii="CordiaUPC" w:hAnsi="CordiaUPC" w:cs="CordiaUPC"/>
                <w:sz w:val="24"/>
                <w:szCs w:val="24"/>
              </w:rPr>
              <w:t>,</w:t>
            </w:r>
            <w:r w:rsidR="00FA74F1">
              <w:rPr>
                <w:rFonts w:ascii="CordiaUPC" w:hAnsi="CordiaUPC" w:cs="CordiaUPC"/>
                <w:sz w:val="24"/>
                <w:szCs w:val="24"/>
              </w:rPr>
              <w:t>755</w:t>
            </w:r>
          </w:p>
        </w:tc>
        <w:tc>
          <w:tcPr>
            <w:tcW w:w="236" w:type="dxa"/>
            <w:vAlign w:val="bottom"/>
          </w:tcPr>
          <w:p w14:paraId="14F73F83"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vAlign w:val="bottom"/>
          </w:tcPr>
          <w:p w14:paraId="6C4C4A0C" w14:textId="6AA76733" w:rsidR="008D071D" w:rsidRPr="00297A65" w:rsidRDefault="008D071D" w:rsidP="008D071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11</w:t>
            </w:r>
            <w:r w:rsidR="00FA74F1">
              <w:rPr>
                <w:rFonts w:ascii="CordiaUPC" w:hAnsi="CordiaUPC" w:cs="CordiaUPC"/>
                <w:sz w:val="24"/>
                <w:szCs w:val="24"/>
              </w:rPr>
              <w:t>7</w:t>
            </w:r>
            <w:r>
              <w:rPr>
                <w:rFonts w:ascii="CordiaUPC" w:hAnsi="CordiaUPC" w:cs="CordiaUPC"/>
                <w:sz w:val="24"/>
                <w:szCs w:val="24"/>
              </w:rPr>
              <w:t>,</w:t>
            </w:r>
            <w:r w:rsidR="00FA74F1">
              <w:rPr>
                <w:rFonts w:ascii="CordiaUPC" w:hAnsi="CordiaUPC" w:cs="CordiaUPC"/>
                <w:sz w:val="24"/>
                <w:szCs w:val="24"/>
              </w:rPr>
              <w:t>485</w:t>
            </w:r>
          </w:p>
        </w:tc>
        <w:tc>
          <w:tcPr>
            <w:tcW w:w="284" w:type="dxa"/>
            <w:vAlign w:val="bottom"/>
          </w:tcPr>
          <w:p w14:paraId="45C196CF"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vAlign w:val="bottom"/>
          </w:tcPr>
          <w:p w14:paraId="2EC36522" w14:textId="742C0077" w:rsidR="008D071D" w:rsidRPr="00297A65" w:rsidRDefault="008D071D" w:rsidP="008D071D">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423</w:t>
            </w:r>
          </w:p>
        </w:tc>
        <w:tc>
          <w:tcPr>
            <w:tcW w:w="284" w:type="dxa"/>
            <w:vAlign w:val="bottom"/>
          </w:tcPr>
          <w:p w14:paraId="190B8C57"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vAlign w:val="bottom"/>
          </w:tcPr>
          <w:p w14:paraId="6B13A7EA" w14:textId="30022A5C" w:rsidR="008D071D" w:rsidRPr="00297A65" w:rsidRDefault="00A86B11" w:rsidP="008D071D">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1,260</w:t>
            </w:r>
          </w:p>
        </w:tc>
        <w:tc>
          <w:tcPr>
            <w:tcW w:w="236" w:type="dxa"/>
            <w:vAlign w:val="bottom"/>
          </w:tcPr>
          <w:p w14:paraId="6C1DB2B1"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4A5D25B7" w14:textId="3AF0DB47"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161,923</w:t>
            </w:r>
          </w:p>
        </w:tc>
      </w:tr>
      <w:tr w:rsidR="008D071D" w:rsidRPr="00297A65" w14:paraId="54F719C2" w14:textId="77777777" w:rsidTr="008D071D">
        <w:trPr>
          <w:cantSplit/>
        </w:trPr>
        <w:tc>
          <w:tcPr>
            <w:tcW w:w="2700" w:type="dxa"/>
          </w:tcPr>
          <w:p w14:paraId="33752EC6" w14:textId="77777777" w:rsidR="008D071D" w:rsidRPr="00297A65" w:rsidRDefault="008D071D" w:rsidP="008D071D">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equity instruments </w:t>
            </w:r>
            <w:r w:rsidRPr="00297A65">
              <w:rPr>
                <w:rFonts w:ascii="CordiaUPC" w:eastAsia="Times New Roman" w:hAnsi="CordiaUPC" w:cs="CordiaUPC" w:hint="cs"/>
                <w:sz w:val="24"/>
                <w:szCs w:val="24"/>
                <w:lang w:eastAsia="zh-CN"/>
              </w:rPr>
              <w:tab/>
              <w:t>designated at FVOCI</w:t>
            </w:r>
          </w:p>
        </w:tc>
        <w:tc>
          <w:tcPr>
            <w:tcW w:w="1001" w:type="dxa"/>
            <w:vAlign w:val="bottom"/>
          </w:tcPr>
          <w:p w14:paraId="319042F7" w14:textId="45191925" w:rsidR="008D071D" w:rsidRPr="00297A65" w:rsidRDefault="008D071D" w:rsidP="008D071D">
            <w:pPr>
              <w:tabs>
                <w:tab w:val="decimal" w:pos="752"/>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68" w:type="dxa"/>
            <w:vAlign w:val="bottom"/>
          </w:tcPr>
          <w:p w14:paraId="0665B9D4"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vAlign w:val="bottom"/>
          </w:tcPr>
          <w:p w14:paraId="0796A10F" w14:textId="6EE67EEC" w:rsidR="008D071D" w:rsidRPr="00297A65" w:rsidRDefault="008D071D" w:rsidP="008D071D">
            <w:pPr>
              <w:tabs>
                <w:tab w:val="decimal" w:pos="616"/>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36" w:type="dxa"/>
            <w:vAlign w:val="bottom"/>
          </w:tcPr>
          <w:p w14:paraId="38AD61EA"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vAlign w:val="bottom"/>
          </w:tcPr>
          <w:p w14:paraId="6E9220F3" w14:textId="1BA025D0" w:rsidR="008D071D" w:rsidRPr="00297A65" w:rsidRDefault="008D071D" w:rsidP="008D071D">
            <w:pPr>
              <w:tabs>
                <w:tab w:val="decimal" w:pos="648"/>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84" w:type="dxa"/>
            <w:vAlign w:val="bottom"/>
          </w:tcPr>
          <w:p w14:paraId="77070D66"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vAlign w:val="bottom"/>
          </w:tcPr>
          <w:p w14:paraId="6499FD76" w14:textId="69D75CA0" w:rsidR="008D071D" w:rsidRPr="00297A65" w:rsidRDefault="008D071D" w:rsidP="008D071D">
            <w:pPr>
              <w:tabs>
                <w:tab w:val="decimal" w:pos="745"/>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84" w:type="dxa"/>
            <w:vAlign w:val="bottom"/>
          </w:tcPr>
          <w:p w14:paraId="029D7801"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vAlign w:val="bottom"/>
          </w:tcPr>
          <w:p w14:paraId="6E11738F" w14:textId="06094B95" w:rsidR="008D071D" w:rsidRPr="00297A65" w:rsidRDefault="008D071D" w:rsidP="008D071D">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907</w:t>
            </w:r>
            <w:r w:rsidRPr="00425E1B">
              <w:rPr>
                <w:rFonts w:ascii="CordiaUPC" w:hAnsi="CordiaUPC" w:cs="CordiaUPC"/>
                <w:sz w:val="24"/>
                <w:szCs w:val="24"/>
                <w:vertAlign w:val="superscript"/>
              </w:rPr>
              <w:t>(2)</w:t>
            </w:r>
          </w:p>
        </w:tc>
        <w:tc>
          <w:tcPr>
            <w:tcW w:w="236" w:type="dxa"/>
            <w:vAlign w:val="bottom"/>
          </w:tcPr>
          <w:p w14:paraId="2E8B33CE"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D4F442C" w14:textId="2DA5445C"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907</w:t>
            </w:r>
          </w:p>
        </w:tc>
      </w:tr>
      <w:tr w:rsidR="008D071D" w:rsidRPr="00297A65" w14:paraId="1A9C69F1" w14:textId="77777777" w:rsidTr="008D071D">
        <w:trPr>
          <w:cantSplit/>
        </w:trPr>
        <w:tc>
          <w:tcPr>
            <w:tcW w:w="2700" w:type="dxa"/>
          </w:tcPr>
          <w:p w14:paraId="26A41626" w14:textId="77777777" w:rsidR="008D071D" w:rsidRPr="00297A65" w:rsidRDefault="008D071D" w:rsidP="008D071D">
            <w:pPr>
              <w:spacing w:line="240" w:lineRule="exact"/>
              <w:ind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7FF26E24" w14:textId="77777777" w:rsidR="008D071D" w:rsidRPr="00297A65" w:rsidRDefault="008D071D" w:rsidP="008D071D">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 net</w:t>
            </w:r>
          </w:p>
        </w:tc>
        <w:tc>
          <w:tcPr>
            <w:tcW w:w="1001" w:type="dxa"/>
            <w:vAlign w:val="bottom"/>
          </w:tcPr>
          <w:p w14:paraId="12786014" w14:textId="6C8546B1" w:rsidR="008D071D" w:rsidRPr="00297A65" w:rsidRDefault="008D071D" w:rsidP="008D071D">
            <w:pPr>
              <w:tabs>
                <w:tab w:val="decimal" w:pos="752"/>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68" w:type="dxa"/>
            <w:vAlign w:val="bottom"/>
          </w:tcPr>
          <w:p w14:paraId="2F0AA2A1"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vAlign w:val="bottom"/>
          </w:tcPr>
          <w:p w14:paraId="460DB947" w14:textId="4FF5F10E" w:rsidR="008D071D" w:rsidRPr="00297A65" w:rsidRDefault="008D071D" w:rsidP="008D071D">
            <w:pPr>
              <w:tabs>
                <w:tab w:val="decimal" w:pos="616"/>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36" w:type="dxa"/>
            <w:vAlign w:val="bottom"/>
          </w:tcPr>
          <w:p w14:paraId="1789BAE0"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vAlign w:val="bottom"/>
          </w:tcPr>
          <w:p w14:paraId="19D2F44D" w14:textId="292D9090" w:rsidR="008D071D" w:rsidRPr="00297A65" w:rsidRDefault="008D071D" w:rsidP="008D071D">
            <w:pPr>
              <w:tabs>
                <w:tab w:val="decimal" w:pos="648"/>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84" w:type="dxa"/>
            <w:vAlign w:val="bottom"/>
          </w:tcPr>
          <w:p w14:paraId="4CF2E80B"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vAlign w:val="bottom"/>
          </w:tcPr>
          <w:p w14:paraId="1DBCBF12" w14:textId="540F9C0F" w:rsidR="008D071D" w:rsidRPr="00297A65" w:rsidRDefault="008D071D" w:rsidP="008D071D">
            <w:pPr>
              <w:tabs>
                <w:tab w:val="decimal" w:pos="745"/>
              </w:tabs>
              <w:spacing w:line="240" w:lineRule="exact"/>
              <w:ind w:left="-130" w:right="-108"/>
              <w:rPr>
                <w:rFonts w:ascii="CordiaUPC" w:hAnsi="CordiaUPC" w:cs="CordiaUPC"/>
                <w:sz w:val="24"/>
                <w:szCs w:val="24"/>
              </w:rPr>
            </w:pPr>
            <w:r w:rsidRPr="00425E1B">
              <w:rPr>
                <w:rFonts w:ascii="CordiaUPC" w:hAnsi="CordiaUPC" w:cs="CordiaUPC"/>
                <w:sz w:val="24"/>
                <w:szCs w:val="24"/>
              </w:rPr>
              <w:t>-</w:t>
            </w:r>
          </w:p>
        </w:tc>
        <w:tc>
          <w:tcPr>
            <w:tcW w:w="284" w:type="dxa"/>
            <w:vAlign w:val="bottom"/>
          </w:tcPr>
          <w:p w14:paraId="6CFADD8B"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vAlign w:val="bottom"/>
          </w:tcPr>
          <w:p w14:paraId="6F120CB0" w14:textId="75E2CAAE" w:rsidR="008D071D" w:rsidRPr="00297A65" w:rsidRDefault="008D071D" w:rsidP="008D071D">
            <w:pPr>
              <w:tabs>
                <w:tab w:val="decimal" w:pos="737"/>
              </w:tabs>
              <w:spacing w:line="240" w:lineRule="exact"/>
              <w:ind w:left="-130" w:right="-108"/>
              <w:rPr>
                <w:rFonts w:ascii="CordiaUPC" w:hAnsi="CordiaUPC" w:cs="CordiaUPC"/>
                <w:sz w:val="24"/>
                <w:szCs w:val="24"/>
              </w:rPr>
            </w:pPr>
            <w:r w:rsidRPr="00425E1B">
              <w:rPr>
                <w:rFonts w:ascii="CordiaUPC" w:hAnsi="CordiaUPC" w:cs="CordiaUPC"/>
                <w:sz w:val="24"/>
                <w:szCs w:val="24"/>
              </w:rPr>
              <w:t>8,</w:t>
            </w:r>
            <w:r>
              <w:rPr>
                <w:rFonts w:ascii="CordiaUPC" w:hAnsi="CordiaUPC" w:cs="CordiaUPC"/>
                <w:sz w:val="24"/>
                <w:szCs w:val="24"/>
              </w:rPr>
              <w:t>676</w:t>
            </w:r>
            <w:r w:rsidRPr="00425E1B">
              <w:rPr>
                <w:rFonts w:ascii="CordiaUPC" w:hAnsi="CordiaUPC" w:cs="CordiaUPC"/>
                <w:sz w:val="24"/>
                <w:szCs w:val="24"/>
                <w:vertAlign w:val="superscript"/>
              </w:rPr>
              <w:t>(2)</w:t>
            </w:r>
          </w:p>
        </w:tc>
        <w:tc>
          <w:tcPr>
            <w:tcW w:w="236" w:type="dxa"/>
            <w:vAlign w:val="bottom"/>
          </w:tcPr>
          <w:p w14:paraId="227DAB0F"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4A182050" w14:textId="1886703F" w:rsidR="008D071D" w:rsidRPr="00297A65" w:rsidRDefault="008D071D" w:rsidP="008D071D">
            <w:pPr>
              <w:tabs>
                <w:tab w:val="decimal" w:pos="750"/>
              </w:tabs>
              <w:spacing w:line="240" w:lineRule="exact"/>
              <w:ind w:left="-130" w:right="-108"/>
              <w:rPr>
                <w:rFonts w:ascii="CordiaUPC" w:hAnsi="CordiaUPC" w:cs="CordiaUPC"/>
                <w:sz w:val="24"/>
                <w:szCs w:val="24"/>
              </w:rPr>
            </w:pPr>
            <w:r w:rsidRPr="00425E1B">
              <w:rPr>
                <w:rFonts w:ascii="CordiaUPC" w:hAnsi="CordiaUPC" w:cs="CordiaUPC"/>
                <w:sz w:val="24"/>
                <w:szCs w:val="24"/>
              </w:rPr>
              <w:t>8,</w:t>
            </w:r>
            <w:r>
              <w:rPr>
                <w:rFonts w:ascii="CordiaUPC" w:hAnsi="CordiaUPC" w:cs="CordiaUPC"/>
                <w:sz w:val="24"/>
                <w:szCs w:val="24"/>
              </w:rPr>
              <w:t>676</w:t>
            </w:r>
          </w:p>
        </w:tc>
      </w:tr>
      <w:tr w:rsidR="008D071D" w:rsidRPr="00297A65" w14:paraId="0C27BDC3" w14:textId="77777777" w:rsidTr="008D071D">
        <w:trPr>
          <w:cantSplit/>
        </w:trPr>
        <w:tc>
          <w:tcPr>
            <w:tcW w:w="2700" w:type="dxa"/>
          </w:tcPr>
          <w:p w14:paraId="7D9903F6" w14:textId="77777777" w:rsidR="008D071D" w:rsidRDefault="008D071D" w:rsidP="008D071D">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7239E428" w14:textId="77777777" w:rsidR="008D071D" w:rsidRPr="00297A65" w:rsidRDefault="008D071D" w:rsidP="008D071D">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31F2D309" w14:textId="788CDE40" w:rsidR="008D071D" w:rsidRPr="00297A65" w:rsidRDefault="008D071D" w:rsidP="008D071D">
            <w:pPr>
              <w:tabs>
                <w:tab w:val="decimal" w:pos="752"/>
              </w:tabs>
              <w:spacing w:line="240" w:lineRule="exact"/>
              <w:ind w:left="-130" w:right="-108"/>
              <w:rPr>
                <w:rFonts w:ascii="CordiaUPC" w:hAnsi="CordiaUPC" w:cs="CordiaUPC"/>
                <w:sz w:val="24"/>
                <w:szCs w:val="24"/>
                <w:cs/>
                <w:lang w:bidi="th-TH"/>
              </w:rPr>
            </w:pPr>
            <w:r>
              <w:rPr>
                <w:rFonts w:ascii="CordiaUPC" w:hAnsi="CordiaUPC" w:cs="CordiaUPC"/>
                <w:sz w:val="24"/>
                <w:szCs w:val="24"/>
              </w:rPr>
              <w:t>121,996</w:t>
            </w:r>
          </w:p>
        </w:tc>
        <w:tc>
          <w:tcPr>
            <w:tcW w:w="268" w:type="dxa"/>
            <w:vAlign w:val="bottom"/>
          </w:tcPr>
          <w:p w14:paraId="4B96C787"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vAlign w:val="bottom"/>
          </w:tcPr>
          <w:p w14:paraId="727155EA" w14:textId="4F373463" w:rsidR="008D071D" w:rsidRPr="00297A65" w:rsidRDefault="008D071D" w:rsidP="008D071D">
            <w:pPr>
              <w:tabs>
                <w:tab w:val="decimal" w:pos="616"/>
              </w:tabs>
              <w:spacing w:line="240" w:lineRule="exact"/>
              <w:ind w:left="-130" w:right="-108"/>
              <w:rPr>
                <w:rFonts w:ascii="CordiaUPC" w:hAnsi="CordiaUPC" w:cs="CordiaUPC"/>
                <w:sz w:val="24"/>
                <w:szCs w:val="24"/>
                <w:cs/>
                <w:lang w:bidi="th-TH"/>
              </w:rPr>
            </w:pPr>
            <w:r>
              <w:rPr>
                <w:rFonts w:ascii="CordiaUPC" w:hAnsi="CordiaUPC" w:cs="CordiaUPC"/>
                <w:sz w:val="24"/>
                <w:szCs w:val="24"/>
              </w:rPr>
              <w:t>378,452</w:t>
            </w:r>
          </w:p>
        </w:tc>
        <w:tc>
          <w:tcPr>
            <w:tcW w:w="236" w:type="dxa"/>
            <w:vAlign w:val="bottom"/>
          </w:tcPr>
          <w:p w14:paraId="00F9E3FA"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vAlign w:val="bottom"/>
          </w:tcPr>
          <w:p w14:paraId="0DABABF0" w14:textId="13E18C9D" w:rsidR="008D071D" w:rsidRPr="00297A65" w:rsidRDefault="008D071D" w:rsidP="008D071D">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rPr>
              <w:t>435,112</w:t>
            </w:r>
          </w:p>
        </w:tc>
        <w:tc>
          <w:tcPr>
            <w:tcW w:w="284" w:type="dxa"/>
            <w:vAlign w:val="bottom"/>
          </w:tcPr>
          <w:p w14:paraId="0DEFDFEC"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vAlign w:val="bottom"/>
          </w:tcPr>
          <w:p w14:paraId="466E1585" w14:textId="4EDC23EC" w:rsidR="008D071D" w:rsidRPr="00297A65" w:rsidRDefault="008D071D" w:rsidP="008D071D">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379,664</w:t>
            </w:r>
          </w:p>
        </w:tc>
        <w:tc>
          <w:tcPr>
            <w:tcW w:w="284" w:type="dxa"/>
            <w:vAlign w:val="bottom"/>
          </w:tcPr>
          <w:p w14:paraId="083C7B08"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vAlign w:val="bottom"/>
          </w:tcPr>
          <w:p w14:paraId="13488653" w14:textId="6E5AFA1C" w:rsidR="008D071D" w:rsidRPr="00297A65" w:rsidRDefault="008D071D" w:rsidP="008D071D">
            <w:pPr>
              <w:tabs>
                <w:tab w:val="decimal" w:pos="737"/>
              </w:tabs>
              <w:spacing w:line="240" w:lineRule="exact"/>
              <w:ind w:left="-130" w:right="-108"/>
              <w:rPr>
                <w:rFonts w:ascii="CordiaUPC" w:hAnsi="CordiaUPC" w:cs="CordiaUPC"/>
                <w:sz w:val="24"/>
                <w:szCs w:val="24"/>
                <w:cs/>
                <w:lang w:bidi="th-TH"/>
              </w:rPr>
            </w:pPr>
            <w:r>
              <w:rPr>
                <w:rFonts w:ascii="CordiaUPC" w:hAnsi="CordiaUPC" w:cs="CordiaUPC"/>
                <w:sz w:val="24"/>
                <w:szCs w:val="24"/>
              </w:rPr>
              <w:t>43,542</w:t>
            </w:r>
            <w:r w:rsidRPr="00425E1B">
              <w:rPr>
                <w:rFonts w:ascii="CordiaUPC" w:hAnsi="CordiaUPC" w:cs="CordiaUPC"/>
                <w:sz w:val="24"/>
                <w:szCs w:val="24"/>
                <w:vertAlign w:val="superscript"/>
              </w:rPr>
              <w:t>(3)</w:t>
            </w:r>
          </w:p>
        </w:tc>
        <w:tc>
          <w:tcPr>
            <w:tcW w:w="236" w:type="dxa"/>
            <w:vAlign w:val="bottom"/>
          </w:tcPr>
          <w:p w14:paraId="6055DC44" w14:textId="77777777" w:rsidR="008D071D" w:rsidRPr="00297A65" w:rsidRDefault="008D071D" w:rsidP="008D071D">
            <w:pPr>
              <w:tabs>
                <w:tab w:val="decimal" w:pos="884"/>
              </w:tabs>
              <w:spacing w:line="240" w:lineRule="exact"/>
              <w:ind w:left="-130" w:right="-108"/>
              <w:rPr>
                <w:rFonts w:ascii="CordiaUPC" w:hAnsi="CordiaUPC" w:cs="CordiaUPC"/>
                <w:sz w:val="24"/>
                <w:szCs w:val="24"/>
                <w:cs/>
                <w:lang w:bidi="th-TH"/>
              </w:rPr>
            </w:pPr>
          </w:p>
        </w:tc>
        <w:tc>
          <w:tcPr>
            <w:tcW w:w="1024" w:type="dxa"/>
            <w:gridSpan w:val="2"/>
            <w:vAlign w:val="bottom"/>
          </w:tcPr>
          <w:p w14:paraId="58F00CCB" w14:textId="3339FB29" w:rsidR="008D071D" w:rsidRPr="00297A65" w:rsidRDefault="008D071D" w:rsidP="008D071D">
            <w:pPr>
              <w:tabs>
                <w:tab w:val="decimal" w:pos="750"/>
              </w:tabs>
              <w:spacing w:line="240" w:lineRule="exact"/>
              <w:ind w:left="-130" w:right="-108"/>
              <w:rPr>
                <w:rFonts w:ascii="CordiaUPC" w:hAnsi="CordiaUPC" w:cs="CordiaUPC"/>
                <w:sz w:val="24"/>
                <w:szCs w:val="24"/>
                <w:cs/>
                <w:lang w:bidi="th-TH"/>
              </w:rPr>
            </w:pPr>
            <w:r w:rsidRPr="00425E1B">
              <w:rPr>
                <w:rFonts w:ascii="CordiaUPC" w:hAnsi="CordiaUPC" w:cs="CordiaUPC"/>
                <w:sz w:val="24"/>
                <w:szCs w:val="24"/>
              </w:rPr>
              <w:t>1,</w:t>
            </w:r>
            <w:r>
              <w:rPr>
                <w:rFonts w:ascii="CordiaUPC" w:hAnsi="CordiaUPC" w:cs="CordiaUPC"/>
                <w:sz w:val="24"/>
                <w:szCs w:val="24"/>
              </w:rPr>
              <w:t>358,766</w:t>
            </w:r>
          </w:p>
        </w:tc>
      </w:tr>
      <w:tr w:rsidR="00403FAA" w:rsidRPr="00297A65" w14:paraId="446C42A8" w14:textId="77777777" w:rsidTr="008D071D">
        <w:trPr>
          <w:cantSplit/>
        </w:trPr>
        <w:tc>
          <w:tcPr>
            <w:tcW w:w="2700" w:type="dxa"/>
          </w:tcPr>
          <w:p w14:paraId="6BA79889" w14:textId="77777777" w:rsidR="00403FAA" w:rsidRPr="00297A65" w:rsidRDefault="00403FAA" w:rsidP="00403FAA">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1793B08A" w14:textId="68398A8D" w:rsidR="00403FAA" w:rsidRPr="00297A65" w:rsidRDefault="00403FAA" w:rsidP="00403FAA">
            <w:pPr>
              <w:tabs>
                <w:tab w:val="decimal" w:pos="752"/>
              </w:tabs>
              <w:spacing w:line="240" w:lineRule="exact"/>
              <w:ind w:left="-130" w:right="-108"/>
              <w:rPr>
                <w:rFonts w:ascii="CordiaUPC" w:hAnsi="CordiaUPC" w:cs="CordiaUPC"/>
                <w:sz w:val="24"/>
                <w:szCs w:val="24"/>
                <w:cs/>
                <w:lang w:bidi="th-TH"/>
              </w:rPr>
            </w:pPr>
            <w:r>
              <w:rPr>
                <w:rFonts w:ascii="CordiaUPC" w:hAnsi="CordiaUPC" w:cs="CordiaUPC"/>
                <w:sz w:val="24"/>
                <w:szCs w:val="24"/>
              </w:rPr>
              <w:t>718</w:t>
            </w:r>
          </w:p>
        </w:tc>
        <w:tc>
          <w:tcPr>
            <w:tcW w:w="268" w:type="dxa"/>
            <w:vAlign w:val="bottom"/>
          </w:tcPr>
          <w:p w14:paraId="17E85FD9"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48B1C6C6" w14:textId="0285386A" w:rsidR="00403FAA" w:rsidRPr="00297A65" w:rsidRDefault="00403FAA" w:rsidP="00403FAA">
            <w:pPr>
              <w:tabs>
                <w:tab w:val="decimal" w:pos="616"/>
              </w:tabs>
              <w:spacing w:line="240" w:lineRule="exact"/>
              <w:ind w:left="-130" w:right="-108"/>
              <w:rPr>
                <w:rFonts w:ascii="CordiaUPC" w:hAnsi="CordiaUPC" w:cs="CordiaUPC"/>
                <w:sz w:val="24"/>
                <w:szCs w:val="24"/>
                <w:cs/>
                <w:lang w:bidi="th-TH"/>
              </w:rPr>
            </w:pPr>
            <w:r>
              <w:rPr>
                <w:rFonts w:ascii="CordiaUPC" w:hAnsi="CordiaUPC" w:cs="CordiaUPC"/>
                <w:sz w:val="24"/>
                <w:szCs w:val="24"/>
              </w:rPr>
              <w:t>2,468</w:t>
            </w:r>
          </w:p>
        </w:tc>
        <w:tc>
          <w:tcPr>
            <w:tcW w:w="236" w:type="dxa"/>
            <w:vAlign w:val="bottom"/>
          </w:tcPr>
          <w:p w14:paraId="67236395"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53B03A2C" w14:textId="4BD1F148" w:rsidR="00403FAA" w:rsidRPr="00297A65" w:rsidRDefault="00403FAA" w:rsidP="00403FAA">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rPr>
              <w:t>-</w:t>
            </w:r>
          </w:p>
        </w:tc>
        <w:tc>
          <w:tcPr>
            <w:tcW w:w="284" w:type="dxa"/>
            <w:vAlign w:val="bottom"/>
          </w:tcPr>
          <w:p w14:paraId="2AB48B2B"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992" w:type="dxa"/>
            <w:tcBorders>
              <w:bottom w:val="single" w:sz="4" w:space="0" w:color="auto"/>
            </w:tcBorders>
            <w:vAlign w:val="bottom"/>
          </w:tcPr>
          <w:p w14:paraId="6B4BBAA6" w14:textId="50222888" w:rsidR="00403FAA" w:rsidRPr="00297A65" w:rsidRDefault="00403FAA" w:rsidP="00403FAA">
            <w:pPr>
              <w:tabs>
                <w:tab w:val="decimal" w:pos="745"/>
              </w:tabs>
              <w:spacing w:line="240" w:lineRule="exact"/>
              <w:ind w:left="-130" w:right="-108"/>
              <w:rPr>
                <w:rFonts w:ascii="CordiaUPC" w:hAnsi="CordiaUPC" w:cs="CordiaUPC"/>
                <w:sz w:val="24"/>
                <w:szCs w:val="24"/>
                <w:cs/>
                <w:lang w:bidi="th-TH"/>
              </w:rPr>
            </w:pPr>
            <w:r>
              <w:rPr>
                <w:rFonts w:ascii="CordiaUPC" w:hAnsi="CordiaUPC" w:cs="CordiaUPC"/>
                <w:sz w:val="24"/>
                <w:szCs w:val="24"/>
              </w:rPr>
              <w:t>191</w:t>
            </w:r>
          </w:p>
        </w:tc>
        <w:tc>
          <w:tcPr>
            <w:tcW w:w="284" w:type="dxa"/>
            <w:vAlign w:val="bottom"/>
          </w:tcPr>
          <w:p w14:paraId="53445DD3"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1008" w:type="dxa"/>
            <w:tcBorders>
              <w:bottom w:val="single" w:sz="4" w:space="0" w:color="auto"/>
            </w:tcBorders>
            <w:vAlign w:val="bottom"/>
          </w:tcPr>
          <w:p w14:paraId="00D05AAC" w14:textId="4979BDED" w:rsidR="00403FAA" w:rsidRPr="00297A65" w:rsidRDefault="00403FAA" w:rsidP="00403FAA">
            <w:pPr>
              <w:tabs>
                <w:tab w:val="decimal" w:pos="737"/>
              </w:tabs>
              <w:spacing w:line="240" w:lineRule="exact"/>
              <w:ind w:left="-130" w:right="-108"/>
              <w:rPr>
                <w:rFonts w:ascii="CordiaUPC" w:hAnsi="CordiaUPC" w:cs="CordiaUPC"/>
                <w:sz w:val="24"/>
                <w:szCs w:val="24"/>
                <w:cs/>
                <w:lang w:bidi="th-TH"/>
              </w:rPr>
            </w:pPr>
            <w:r>
              <w:rPr>
                <w:rFonts w:ascii="CordiaUPC" w:hAnsi="CordiaUPC" w:cs="CordiaUPC"/>
                <w:sz w:val="24"/>
                <w:szCs w:val="24"/>
              </w:rPr>
              <w:t>4,644</w:t>
            </w:r>
          </w:p>
        </w:tc>
        <w:tc>
          <w:tcPr>
            <w:tcW w:w="236" w:type="dxa"/>
            <w:vAlign w:val="bottom"/>
          </w:tcPr>
          <w:p w14:paraId="543324FE" w14:textId="77777777" w:rsidR="00403FAA" w:rsidRPr="00297A65" w:rsidRDefault="00403FAA" w:rsidP="00403FAA">
            <w:pPr>
              <w:tabs>
                <w:tab w:val="decimal" w:pos="884"/>
              </w:tabs>
              <w:spacing w:line="24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491EFA11" w14:textId="5E7802BD" w:rsidR="00403FAA" w:rsidRPr="00297A65" w:rsidRDefault="00403FAA" w:rsidP="00403FAA">
            <w:pPr>
              <w:tabs>
                <w:tab w:val="decimal" w:pos="750"/>
              </w:tabs>
              <w:spacing w:line="240" w:lineRule="exact"/>
              <w:ind w:left="-130" w:right="-108"/>
              <w:rPr>
                <w:rFonts w:ascii="CordiaUPC" w:hAnsi="CordiaUPC" w:cs="CordiaUPC"/>
                <w:sz w:val="24"/>
                <w:szCs w:val="24"/>
                <w:cs/>
                <w:lang w:bidi="th-TH"/>
              </w:rPr>
            </w:pPr>
            <w:r>
              <w:rPr>
                <w:rFonts w:ascii="CordiaUPC" w:hAnsi="CordiaUPC" w:cs="CordiaUPC"/>
                <w:sz w:val="24"/>
                <w:szCs w:val="24"/>
              </w:rPr>
              <w:t>8,021</w:t>
            </w:r>
          </w:p>
        </w:tc>
      </w:tr>
      <w:tr w:rsidR="00403FAA" w:rsidRPr="00297A65" w14:paraId="719C8653" w14:textId="77777777" w:rsidTr="008D071D">
        <w:trPr>
          <w:cantSplit/>
        </w:trPr>
        <w:tc>
          <w:tcPr>
            <w:tcW w:w="2700" w:type="dxa"/>
          </w:tcPr>
          <w:p w14:paraId="0845F0C4" w14:textId="77777777" w:rsidR="00403FAA" w:rsidRPr="00297A65" w:rsidRDefault="00403FAA" w:rsidP="00403FAA">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7E32387C" w14:textId="01AE9D06" w:rsidR="00403FAA" w:rsidRPr="00297A65" w:rsidRDefault="00403FAA" w:rsidP="00403FAA">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rPr>
              <w:t>234,</w:t>
            </w:r>
            <w:r w:rsidR="00FA74F1">
              <w:rPr>
                <w:rFonts w:ascii="CordiaUPC" w:hAnsi="CordiaUPC" w:cs="CordiaUPC"/>
                <w:b/>
                <w:bCs/>
                <w:sz w:val="24"/>
                <w:szCs w:val="24"/>
              </w:rPr>
              <w:t>048</w:t>
            </w:r>
          </w:p>
        </w:tc>
        <w:tc>
          <w:tcPr>
            <w:tcW w:w="268" w:type="dxa"/>
          </w:tcPr>
          <w:p w14:paraId="67ADF078" w14:textId="77777777" w:rsidR="00403FAA" w:rsidRPr="00297A65" w:rsidRDefault="00403FAA" w:rsidP="00403FA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16EF1C83" w14:textId="7F75AE38" w:rsidR="00403FAA" w:rsidRPr="00297A65" w:rsidRDefault="00403FAA" w:rsidP="00403FAA">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rPr>
              <w:t>484,</w:t>
            </w:r>
            <w:r w:rsidR="00FA74F1">
              <w:rPr>
                <w:rFonts w:ascii="CordiaUPC" w:hAnsi="CordiaUPC" w:cs="CordiaUPC"/>
                <w:b/>
                <w:bCs/>
                <w:sz w:val="24"/>
                <w:szCs w:val="24"/>
              </w:rPr>
              <w:t>484</w:t>
            </w:r>
          </w:p>
        </w:tc>
        <w:tc>
          <w:tcPr>
            <w:tcW w:w="236" w:type="dxa"/>
          </w:tcPr>
          <w:p w14:paraId="6E259D29" w14:textId="77777777" w:rsidR="00403FAA" w:rsidRPr="00297A65" w:rsidRDefault="00403FAA" w:rsidP="00403FAA">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340B2A5A" w14:textId="73ECF9A8" w:rsidR="00403FAA" w:rsidRPr="00297A65" w:rsidRDefault="00403FAA" w:rsidP="00403FAA">
            <w:pPr>
              <w:tabs>
                <w:tab w:val="decimal" w:pos="648"/>
              </w:tabs>
              <w:spacing w:line="240" w:lineRule="exact"/>
              <w:ind w:left="-130" w:right="-108"/>
              <w:rPr>
                <w:rFonts w:ascii="CordiaUPC" w:hAnsi="CordiaUPC" w:cs="CordiaUPC"/>
                <w:b/>
                <w:bCs/>
                <w:sz w:val="24"/>
                <w:szCs w:val="24"/>
                <w:lang w:val="en-US"/>
              </w:rPr>
            </w:pPr>
            <w:r>
              <w:rPr>
                <w:rFonts w:ascii="CordiaUPC" w:hAnsi="CordiaUPC" w:cs="CordiaUPC"/>
                <w:b/>
                <w:bCs/>
                <w:sz w:val="24"/>
                <w:szCs w:val="24"/>
              </w:rPr>
              <w:t>55</w:t>
            </w:r>
            <w:r w:rsidR="00FA74F1">
              <w:rPr>
                <w:rFonts w:ascii="CordiaUPC" w:hAnsi="CordiaUPC" w:cs="CordiaUPC"/>
                <w:b/>
                <w:bCs/>
                <w:sz w:val="24"/>
                <w:szCs w:val="24"/>
              </w:rPr>
              <w:t>5</w:t>
            </w:r>
            <w:r>
              <w:rPr>
                <w:rFonts w:ascii="CordiaUPC" w:hAnsi="CordiaUPC" w:cs="CordiaUPC"/>
                <w:b/>
                <w:bCs/>
                <w:sz w:val="24"/>
                <w:szCs w:val="24"/>
              </w:rPr>
              <w:t>,</w:t>
            </w:r>
            <w:r w:rsidR="00FA74F1">
              <w:rPr>
                <w:rFonts w:ascii="CordiaUPC" w:hAnsi="CordiaUPC" w:cs="CordiaUPC"/>
                <w:b/>
                <w:bCs/>
                <w:sz w:val="24"/>
                <w:szCs w:val="24"/>
              </w:rPr>
              <w:t>796</w:t>
            </w:r>
          </w:p>
        </w:tc>
        <w:tc>
          <w:tcPr>
            <w:tcW w:w="284" w:type="dxa"/>
          </w:tcPr>
          <w:p w14:paraId="2B648D4C" w14:textId="77777777" w:rsidR="00403FAA" w:rsidRPr="00297A65" w:rsidRDefault="00403FAA" w:rsidP="00403FAA">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single" w:sz="4" w:space="0" w:color="auto"/>
            </w:tcBorders>
          </w:tcPr>
          <w:p w14:paraId="4B8D64D7" w14:textId="6DED6BF8" w:rsidR="00403FAA" w:rsidRPr="00297A65" w:rsidRDefault="00403FAA" w:rsidP="00403FAA">
            <w:pPr>
              <w:tabs>
                <w:tab w:val="decimal" w:pos="745"/>
              </w:tabs>
              <w:spacing w:line="240" w:lineRule="exact"/>
              <w:ind w:left="-130" w:right="-108"/>
              <w:rPr>
                <w:rFonts w:ascii="CordiaUPC" w:hAnsi="CordiaUPC" w:cs="CordiaUPC"/>
                <w:b/>
                <w:bCs/>
                <w:sz w:val="24"/>
                <w:szCs w:val="24"/>
                <w:lang w:val="en-US"/>
              </w:rPr>
            </w:pPr>
            <w:r>
              <w:rPr>
                <w:rFonts w:ascii="CordiaUPC" w:hAnsi="CordiaUPC" w:cs="CordiaUPC"/>
                <w:b/>
                <w:bCs/>
                <w:sz w:val="24"/>
                <w:szCs w:val="24"/>
              </w:rPr>
              <w:t>380,765</w:t>
            </w:r>
          </w:p>
        </w:tc>
        <w:tc>
          <w:tcPr>
            <w:tcW w:w="284" w:type="dxa"/>
          </w:tcPr>
          <w:p w14:paraId="0A6269D8" w14:textId="77777777" w:rsidR="00403FAA" w:rsidRPr="00297A65" w:rsidRDefault="00403FAA" w:rsidP="00403FAA">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single" w:sz="4" w:space="0" w:color="auto"/>
            </w:tcBorders>
          </w:tcPr>
          <w:p w14:paraId="7C833FDC" w14:textId="726EEABC" w:rsidR="00403FAA" w:rsidRPr="00297A65" w:rsidRDefault="00403FAA" w:rsidP="00403FAA">
            <w:pPr>
              <w:tabs>
                <w:tab w:val="decimal" w:pos="737"/>
              </w:tabs>
              <w:spacing w:line="240" w:lineRule="exact"/>
              <w:ind w:left="-130" w:right="-108"/>
              <w:rPr>
                <w:rFonts w:ascii="CordiaUPC" w:hAnsi="CordiaUPC" w:cs="CordiaUPC"/>
                <w:b/>
                <w:bCs/>
                <w:sz w:val="24"/>
                <w:szCs w:val="24"/>
                <w:lang w:val="en-US"/>
              </w:rPr>
            </w:pPr>
            <w:r>
              <w:rPr>
                <w:rFonts w:ascii="CordiaUPC" w:hAnsi="CordiaUPC" w:cs="CordiaUPC"/>
                <w:b/>
                <w:bCs/>
                <w:sz w:val="24"/>
                <w:szCs w:val="24"/>
              </w:rPr>
              <w:t>7</w:t>
            </w:r>
            <w:r w:rsidR="00A86B11">
              <w:rPr>
                <w:rFonts w:ascii="CordiaUPC" w:hAnsi="CordiaUPC" w:cs="CordiaUPC"/>
                <w:b/>
                <w:bCs/>
                <w:sz w:val="24"/>
                <w:szCs w:val="24"/>
              </w:rPr>
              <w:t>5</w:t>
            </w:r>
            <w:r>
              <w:rPr>
                <w:rFonts w:ascii="CordiaUPC" w:hAnsi="CordiaUPC" w:cs="CordiaUPC"/>
                <w:b/>
                <w:bCs/>
                <w:sz w:val="24"/>
                <w:szCs w:val="24"/>
              </w:rPr>
              <w:t>,</w:t>
            </w:r>
            <w:r w:rsidR="00A86B11">
              <w:rPr>
                <w:rFonts w:ascii="CordiaUPC" w:hAnsi="CordiaUPC" w:cs="CordiaUPC"/>
                <w:b/>
                <w:bCs/>
                <w:sz w:val="24"/>
                <w:szCs w:val="24"/>
              </w:rPr>
              <w:t>496</w:t>
            </w:r>
          </w:p>
        </w:tc>
        <w:tc>
          <w:tcPr>
            <w:tcW w:w="236" w:type="dxa"/>
          </w:tcPr>
          <w:p w14:paraId="5235C432" w14:textId="77777777" w:rsidR="00403FAA" w:rsidRPr="00297A65" w:rsidRDefault="00403FAA" w:rsidP="00403FAA">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73B493F1" w14:textId="5954AD2F" w:rsidR="00403FAA" w:rsidRPr="00297A65" w:rsidRDefault="00403FAA" w:rsidP="00403FAA">
            <w:pPr>
              <w:tabs>
                <w:tab w:val="decimal" w:pos="750"/>
              </w:tabs>
              <w:spacing w:line="240" w:lineRule="exact"/>
              <w:ind w:left="-130" w:right="-108"/>
              <w:rPr>
                <w:rFonts w:ascii="CordiaUPC" w:hAnsi="CordiaUPC" w:cs="CordiaUPC"/>
                <w:b/>
                <w:bCs/>
                <w:sz w:val="24"/>
                <w:szCs w:val="24"/>
                <w:lang w:val="en-US"/>
              </w:rPr>
            </w:pPr>
            <w:r>
              <w:rPr>
                <w:rFonts w:ascii="CordiaUPC" w:hAnsi="CordiaUPC" w:cs="CordiaUPC"/>
                <w:b/>
                <w:bCs/>
                <w:sz w:val="24"/>
                <w:szCs w:val="24"/>
              </w:rPr>
              <w:t>1,730,589</w:t>
            </w:r>
          </w:p>
        </w:tc>
      </w:tr>
      <w:tr w:rsidR="007476D6" w:rsidRPr="00297A65" w14:paraId="092AE595" w14:textId="77777777" w:rsidTr="008D071D">
        <w:trPr>
          <w:cantSplit/>
          <w:trHeight w:val="136"/>
        </w:trPr>
        <w:tc>
          <w:tcPr>
            <w:tcW w:w="2700" w:type="dxa"/>
          </w:tcPr>
          <w:p w14:paraId="1CDA0F12"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7480F52F"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p>
        </w:tc>
        <w:tc>
          <w:tcPr>
            <w:tcW w:w="268" w:type="dxa"/>
          </w:tcPr>
          <w:p w14:paraId="124B0F80"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649E6C0D"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p>
        </w:tc>
        <w:tc>
          <w:tcPr>
            <w:tcW w:w="236" w:type="dxa"/>
          </w:tcPr>
          <w:p w14:paraId="2CA424A9"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301F3D7D"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p>
        </w:tc>
        <w:tc>
          <w:tcPr>
            <w:tcW w:w="284" w:type="dxa"/>
          </w:tcPr>
          <w:p w14:paraId="3986B2F0"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single" w:sz="4" w:space="0" w:color="auto"/>
            </w:tcBorders>
            <w:vAlign w:val="bottom"/>
          </w:tcPr>
          <w:p w14:paraId="7F8B6272"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p>
        </w:tc>
        <w:tc>
          <w:tcPr>
            <w:tcW w:w="284" w:type="dxa"/>
          </w:tcPr>
          <w:p w14:paraId="214CB7A3"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single" w:sz="4" w:space="0" w:color="auto"/>
            </w:tcBorders>
            <w:vAlign w:val="bottom"/>
          </w:tcPr>
          <w:p w14:paraId="172DA463"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p>
        </w:tc>
        <w:tc>
          <w:tcPr>
            <w:tcW w:w="236" w:type="dxa"/>
          </w:tcPr>
          <w:p w14:paraId="4D0817F8"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tcBorders>
          </w:tcPr>
          <w:p w14:paraId="4A8C732A"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p>
        </w:tc>
      </w:tr>
      <w:tr w:rsidR="007476D6" w:rsidRPr="00297A65" w14:paraId="00634020" w14:textId="77777777" w:rsidTr="008D071D">
        <w:trPr>
          <w:cantSplit/>
        </w:trPr>
        <w:tc>
          <w:tcPr>
            <w:tcW w:w="2700" w:type="dxa"/>
          </w:tcPr>
          <w:p w14:paraId="4DB63801" w14:textId="77777777" w:rsidR="007476D6" w:rsidRPr="00297A65" w:rsidRDefault="007476D6" w:rsidP="000406A0">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628F6503"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p>
        </w:tc>
        <w:tc>
          <w:tcPr>
            <w:tcW w:w="268" w:type="dxa"/>
          </w:tcPr>
          <w:p w14:paraId="32231E73"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853ED02"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p>
        </w:tc>
        <w:tc>
          <w:tcPr>
            <w:tcW w:w="236" w:type="dxa"/>
          </w:tcPr>
          <w:p w14:paraId="16B8274B"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1C81940"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p>
        </w:tc>
        <w:tc>
          <w:tcPr>
            <w:tcW w:w="284" w:type="dxa"/>
          </w:tcPr>
          <w:p w14:paraId="647D7E2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3D5D3FBD"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p>
        </w:tc>
        <w:tc>
          <w:tcPr>
            <w:tcW w:w="284" w:type="dxa"/>
          </w:tcPr>
          <w:p w14:paraId="3D62F786"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18BE9C8F"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p>
        </w:tc>
        <w:tc>
          <w:tcPr>
            <w:tcW w:w="236" w:type="dxa"/>
          </w:tcPr>
          <w:p w14:paraId="6388DB5C"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Pr>
          <w:p w14:paraId="14544838"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p>
        </w:tc>
      </w:tr>
      <w:tr w:rsidR="008D071D" w:rsidRPr="00297A65" w14:paraId="1E8EF72D" w14:textId="77777777" w:rsidTr="008D071D">
        <w:trPr>
          <w:cantSplit/>
        </w:trPr>
        <w:tc>
          <w:tcPr>
            <w:tcW w:w="2700" w:type="dxa"/>
          </w:tcPr>
          <w:p w14:paraId="7A9FAC71" w14:textId="77777777" w:rsidR="008D071D" w:rsidRPr="00297A65" w:rsidRDefault="008D071D" w:rsidP="008D071D">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5AA75A52" w14:textId="266455BC" w:rsidR="008D071D" w:rsidRPr="00297A65" w:rsidRDefault="008D071D" w:rsidP="008D071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1,179,941</w:t>
            </w:r>
          </w:p>
        </w:tc>
        <w:tc>
          <w:tcPr>
            <w:tcW w:w="268" w:type="dxa"/>
          </w:tcPr>
          <w:p w14:paraId="6140D9F9"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tcPr>
          <w:p w14:paraId="0FF70BAA" w14:textId="7239C378" w:rsidR="008D071D" w:rsidRPr="00297A65" w:rsidRDefault="008D071D" w:rsidP="008D071D">
            <w:pPr>
              <w:tabs>
                <w:tab w:val="decimal" w:pos="616"/>
              </w:tabs>
              <w:spacing w:line="240" w:lineRule="exact"/>
              <w:ind w:right="-108"/>
              <w:rPr>
                <w:rFonts w:ascii="CordiaUPC" w:hAnsi="CordiaUPC" w:cs="CordiaUPC"/>
                <w:sz w:val="24"/>
                <w:szCs w:val="24"/>
              </w:rPr>
            </w:pPr>
            <w:r>
              <w:rPr>
                <w:rFonts w:ascii="CordiaUPC" w:hAnsi="CordiaUPC" w:cs="CordiaUPC"/>
                <w:sz w:val="24"/>
                <w:szCs w:val="24"/>
              </w:rPr>
              <w:t>129,999</w:t>
            </w:r>
          </w:p>
        </w:tc>
        <w:tc>
          <w:tcPr>
            <w:tcW w:w="236" w:type="dxa"/>
          </w:tcPr>
          <w:p w14:paraId="138722F2"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tcPr>
          <w:p w14:paraId="42545B81" w14:textId="2D0CB8F3" w:rsidR="008D071D" w:rsidRPr="00297A65" w:rsidRDefault="008D071D" w:rsidP="008D071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14,219</w:t>
            </w:r>
          </w:p>
        </w:tc>
        <w:tc>
          <w:tcPr>
            <w:tcW w:w="284" w:type="dxa"/>
          </w:tcPr>
          <w:p w14:paraId="3947498B"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tcPr>
          <w:p w14:paraId="7EDD1FA0" w14:textId="5C1FFA8C" w:rsidR="008D071D" w:rsidRPr="00297A65" w:rsidRDefault="008D071D" w:rsidP="008D071D">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04133DEE"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tcPr>
          <w:p w14:paraId="713B903A" w14:textId="51DBB682" w:rsidR="008D071D" w:rsidRPr="00297A65" w:rsidRDefault="008D071D" w:rsidP="008D071D">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1518E6D3"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tcPr>
          <w:p w14:paraId="775BF9E6" w14:textId="74F57769"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1,324,159</w:t>
            </w:r>
          </w:p>
        </w:tc>
      </w:tr>
      <w:tr w:rsidR="008D071D" w:rsidRPr="00297A65" w14:paraId="3E8903A5" w14:textId="77777777" w:rsidTr="008D071D">
        <w:trPr>
          <w:cantSplit/>
        </w:trPr>
        <w:tc>
          <w:tcPr>
            <w:tcW w:w="2700" w:type="dxa"/>
          </w:tcPr>
          <w:p w14:paraId="6DAD2E52" w14:textId="77777777" w:rsidR="008D071D" w:rsidRPr="00297A65" w:rsidRDefault="008D071D" w:rsidP="008D071D">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1" w:type="dxa"/>
            <w:vAlign w:val="bottom"/>
          </w:tcPr>
          <w:p w14:paraId="27D6E9BD" w14:textId="07F2DD5A" w:rsidR="008D071D" w:rsidRPr="00297A65" w:rsidRDefault="008D071D" w:rsidP="008D071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36,820</w:t>
            </w:r>
          </w:p>
        </w:tc>
        <w:tc>
          <w:tcPr>
            <w:tcW w:w="268" w:type="dxa"/>
            <w:vAlign w:val="bottom"/>
          </w:tcPr>
          <w:p w14:paraId="7AD1CB80"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vAlign w:val="bottom"/>
          </w:tcPr>
          <w:p w14:paraId="5D78F784" w14:textId="0B226FE2" w:rsidR="008D071D" w:rsidRPr="00297A65" w:rsidRDefault="008D071D" w:rsidP="008D071D">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32,797</w:t>
            </w:r>
          </w:p>
        </w:tc>
        <w:tc>
          <w:tcPr>
            <w:tcW w:w="236" w:type="dxa"/>
            <w:vAlign w:val="bottom"/>
          </w:tcPr>
          <w:p w14:paraId="04BC7346"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vAlign w:val="bottom"/>
          </w:tcPr>
          <w:p w14:paraId="4C9F029F" w14:textId="37D70761" w:rsidR="008D071D" w:rsidRPr="00297A65" w:rsidRDefault="008D071D" w:rsidP="008D071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11,111</w:t>
            </w:r>
          </w:p>
        </w:tc>
        <w:tc>
          <w:tcPr>
            <w:tcW w:w="284" w:type="dxa"/>
            <w:vAlign w:val="bottom"/>
          </w:tcPr>
          <w:p w14:paraId="0B345E77"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vAlign w:val="bottom"/>
          </w:tcPr>
          <w:p w14:paraId="7318A064" w14:textId="6113E1FA" w:rsidR="008D071D" w:rsidRPr="00297A65" w:rsidRDefault="008D071D" w:rsidP="008D071D">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2</w:t>
            </w:r>
          </w:p>
        </w:tc>
        <w:tc>
          <w:tcPr>
            <w:tcW w:w="284" w:type="dxa"/>
            <w:vAlign w:val="bottom"/>
          </w:tcPr>
          <w:p w14:paraId="12CE2021"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vAlign w:val="bottom"/>
          </w:tcPr>
          <w:p w14:paraId="08B358F3" w14:textId="52D12051" w:rsidR="008D071D" w:rsidRPr="00297A65" w:rsidRDefault="008D071D" w:rsidP="008D071D">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3681647"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2B2B7DE2" w14:textId="3BD19DDD"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80,730</w:t>
            </w:r>
          </w:p>
        </w:tc>
      </w:tr>
      <w:tr w:rsidR="008D071D" w:rsidRPr="00297A65" w14:paraId="6734349B" w14:textId="77777777" w:rsidTr="008D071D">
        <w:trPr>
          <w:cantSplit/>
        </w:trPr>
        <w:tc>
          <w:tcPr>
            <w:tcW w:w="2700" w:type="dxa"/>
          </w:tcPr>
          <w:p w14:paraId="295DA1CA" w14:textId="77777777" w:rsidR="008D071D" w:rsidRPr="00297A65" w:rsidRDefault="008D071D" w:rsidP="008D071D">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08149BDA" w14:textId="5F3105ED" w:rsidR="008D071D" w:rsidRPr="00297A65" w:rsidRDefault="008D071D" w:rsidP="008D071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5,564</w:t>
            </w:r>
          </w:p>
        </w:tc>
        <w:tc>
          <w:tcPr>
            <w:tcW w:w="268" w:type="dxa"/>
            <w:vAlign w:val="bottom"/>
          </w:tcPr>
          <w:p w14:paraId="19ABA907"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vAlign w:val="bottom"/>
          </w:tcPr>
          <w:p w14:paraId="6980392C" w14:textId="76BD330E" w:rsidR="008D071D" w:rsidRPr="00297A65" w:rsidRDefault="008D071D" w:rsidP="008D071D">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71E3FB2"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vAlign w:val="bottom"/>
          </w:tcPr>
          <w:p w14:paraId="5E7E9363" w14:textId="535C97BF" w:rsidR="008D071D" w:rsidRPr="00297A65" w:rsidRDefault="008D071D" w:rsidP="008D071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38E92364"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vAlign w:val="bottom"/>
          </w:tcPr>
          <w:p w14:paraId="62FF98C7" w14:textId="22365760" w:rsidR="008D071D" w:rsidRPr="00297A65" w:rsidRDefault="008D071D" w:rsidP="008D071D">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02950840"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vAlign w:val="bottom"/>
          </w:tcPr>
          <w:p w14:paraId="2A6A3FB1" w14:textId="19C2C150" w:rsidR="008D071D" w:rsidRPr="00297A65" w:rsidRDefault="008D071D" w:rsidP="008D071D">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91A24DF"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0B055901" w14:textId="5F7EDFD2"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5,564</w:t>
            </w:r>
          </w:p>
        </w:tc>
      </w:tr>
      <w:tr w:rsidR="008D071D" w:rsidRPr="00297A65" w14:paraId="58D4D711" w14:textId="77777777" w:rsidTr="008D071D">
        <w:trPr>
          <w:cantSplit/>
        </w:trPr>
        <w:tc>
          <w:tcPr>
            <w:tcW w:w="2700" w:type="dxa"/>
          </w:tcPr>
          <w:p w14:paraId="58D315D1" w14:textId="77777777" w:rsidR="008D071D" w:rsidRPr="00297A65" w:rsidRDefault="008D071D" w:rsidP="008D071D">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Financial liabilities designated at </w:t>
            </w:r>
          </w:p>
          <w:p w14:paraId="34F8E844" w14:textId="77777777" w:rsidR="008D071D" w:rsidRPr="00297A65" w:rsidRDefault="008D071D" w:rsidP="008D071D">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4BF33D69" w14:textId="7BC9B4F4" w:rsidR="008D071D" w:rsidRPr="00297A65" w:rsidRDefault="008D071D" w:rsidP="008D071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4D87D4A3"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vAlign w:val="bottom"/>
          </w:tcPr>
          <w:p w14:paraId="6EF555D7" w14:textId="042FDDFF" w:rsidR="008D071D" w:rsidRPr="00297A65" w:rsidRDefault="008D071D" w:rsidP="008D071D">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4EB1722"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vAlign w:val="bottom"/>
          </w:tcPr>
          <w:p w14:paraId="59E36145" w14:textId="3B642720" w:rsidR="008D071D" w:rsidRPr="00297A65" w:rsidRDefault="008D071D" w:rsidP="008D071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300</w:t>
            </w:r>
          </w:p>
        </w:tc>
        <w:tc>
          <w:tcPr>
            <w:tcW w:w="284" w:type="dxa"/>
            <w:vAlign w:val="bottom"/>
          </w:tcPr>
          <w:p w14:paraId="03177FD1"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vAlign w:val="bottom"/>
          </w:tcPr>
          <w:p w14:paraId="378F300C" w14:textId="0C3DC5E7" w:rsidR="008D071D" w:rsidRPr="00297A65" w:rsidRDefault="008D071D" w:rsidP="008D071D">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136</w:t>
            </w:r>
          </w:p>
        </w:tc>
        <w:tc>
          <w:tcPr>
            <w:tcW w:w="284" w:type="dxa"/>
            <w:vAlign w:val="bottom"/>
          </w:tcPr>
          <w:p w14:paraId="0B32FBE8"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vAlign w:val="bottom"/>
          </w:tcPr>
          <w:p w14:paraId="3DF69899" w14:textId="38DDE923" w:rsidR="008D071D" w:rsidRPr="00297A65" w:rsidRDefault="008D071D" w:rsidP="008D071D">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848EA97"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605C87DB" w14:textId="3445C2BA"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436</w:t>
            </w:r>
          </w:p>
        </w:tc>
      </w:tr>
      <w:tr w:rsidR="008D071D" w:rsidRPr="00297A65" w14:paraId="1259B465" w14:textId="77777777" w:rsidTr="008D071D">
        <w:trPr>
          <w:cantSplit/>
        </w:trPr>
        <w:tc>
          <w:tcPr>
            <w:tcW w:w="2700" w:type="dxa"/>
          </w:tcPr>
          <w:p w14:paraId="784B8056" w14:textId="77777777" w:rsidR="008D071D" w:rsidRPr="00297A65" w:rsidRDefault="008D071D" w:rsidP="008D071D">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0387694B" w14:textId="734C1955" w:rsidR="008D071D" w:rsidRPr="00297A65" w:rsidRDefault="008D071D" w:rsidP="008D071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10</w:t>
            </w:r>
          </w:p>
        </w:tc>
        <w:tc>
          <w:tcPr>
            <w:tcW w:w="268" w:type="dxa"/>
          </w:tcPr>
          <w:p w14:paraId="7CDF1412"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66" w:type="dxa"/>
          </w:tcPr>
          <w:p w14:paraId="1511EEBA" w14:textId="4974C1D2" w:rsidR="008D071D" w:rsidRPr="00297A65" w:rsidRDefault="008D071D" w:rsidP="008D071D">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13,748</w:t>
            </w:r>
          </w:p>
        </w:tc>
        <w:tc>
          <w:tcPr>
            <w:tcW w:w="236" w:type="dxa"/>
          </w:tcPr>
          <w:p w14:paraId="6C001688"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898" w:type="dxa"/>
          </w:tcPr>
          <w:p w14:paraId="5A6D4BC0" w14:textId="1F3C7D84" w:rsidR="008D071D" w:rsidRPr="00297A65" w:rsidRDefault="008D071D" w:rsidP="008D071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61,682</w:t>
            </w:r>
          </w:p>
        </w:tc>
        <w:tc>
          <w:tcPr>
            <w:tcW w:w="284" w:type="dxa"/>
          </w:tcPr>
          <w:p w14:paraId="2DFFF7C4"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992" w:type="dxa"/>
          </w:tcPr>
          <w:p w14:paraId="4FD0ED13" w14:textId="6EA7FDD4" w:rsidR="008D071D" w:rsidRPr="00297A65" w:rsidRDefault="008D071D" w:rsidP="008D071D">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76</w:t>
            </w:r>
          </w:p>
        </w:tc>
        <w:tc>
          <w:tcPr>
            <w:tcW w:w="284" w:type="dxa"/>
          </w:tcPr>
          <w:p w14:paraId="1D23C7B3" w14:textId="77777777" w:rsidR="008D071D" w:rsidRPr="00297A65" w:rsidRDefault="008D071D" w:rsidP="008D071D">
            <w:pPr>
              <w:tabs>
                <w:tab w:val="decimal" w:pos="1107"/>
              </w:tabs>
              <w:spacing w:line="240" w:lineRule="exact"/>
              <w:ind w:left="-135" w:right="-18"/>
              <w:rPr>
                <w:rFonts w:ascii="CordiaUPC" w:hAnsi="CordiaUPC" w:cs="CordiaUPC"/>
                <w:sz w:val="24"/>
                <w:szCs w:val="24"/>
              </w:rPr>
            </w:pPr>
          </w:p>
        </w:tc>
        <w:tc>
          <w:tcPr>
            <w:tcW w:w="1008" w:type="dxa"/>
          </w:tcPr>
          <w:p w14:paraId="00B0D0AF" w14:textId="3DC195CB" w:rsidR="008D071D" w:rsidRPr="00297A65" w:rsidRDefault="008D071D" w:rsidP="008D071D">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1A4274F6" w14:textId="77777777" w:rsidR="008D071D" w:rsidRPr="00297A65" w:rsidRDefault="008D071D" w:rsidP="008D071D">
            <w:pPr>
              <w:tabs>
                <w:tab w:val="decimal" w:pos="884"/>
              </w:tabs>
              <w:spacing w:line="240" w:lineRule="exact"/>
              <w:ind w:left="-130" w:right="-108"/>
              <w:rPr>
                <w:rFonts w:ascii="CordiaUPC" w:hAnsi="CordiaUPC" w:cs="CordiaUPC"/>
                <w:sz w:val="24"/>
                <w:szCs w:val="24"/>
              </w:rPr>
            </w:pPr>
          </w:p>
        </w:tc>
        <w:tc>
          <w:tcPr>
            <w:tcW w:w="1024" w:type="dxa"/>
            <w:gridSpan w:val="2"/>
          </w:tcPr>
          <w:p w14:paraId="028DBB5E" w14:textId="469C5640" w:rsidR="008D071D" w:rsidRPr="00297A65" w:rsidRDefault="008D071D" w:rsidP="008D071D">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75,516</w:t>
            </w:r>
          </w:p>
        </w:tc>
      </w:tr>
      <w:tr w:rsidR="00403FAA" w:rsidRPr="00297A65" w14:paraId="611DA648" w14:textId="77777777" w:rsidTr="008D071D">
        <w:trPr>
          <w:cantSplit/>
        </w:trPr>
        <w:tc>
          <w:tcPr>
            <w:tcW w:w="2700" w:type="dxa"/>
            <w:vAlign w:val="bottom"/>
          </w:tcPr>
          <w:p w14:paraId="166A3B1C" w14:textId="77777777" w:rsidR="00403FAA" w:rsidRPr="00297A65" w:rsidRDefault="00403FAA" w:rsidP="00403FAA">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Other financial liabilities</w:t>
            </w:r>
          </w:p>
        </w:tc>
        <w:tc>
          <w:tcPr>
            <w:tcW w:w="1001" w:type="dxa"/>
          </w:tcPr>
          <w:p w14:paraId="046A5AAF" w14:textId="4DF51FF1" w:rsidR="00403FAA" w:rsidRPr="00297A65" w:rsidRDefault="00403FAA" w:rsidP="00403FAA">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998</w:t>
            </w:r>
          </w:p>
        </w:tc>
        <w:tc>
          <w:tcPr>
            <w:tcW w:w="268" w:type="dxa"/>
          </w:tcPr>
          <w:p w14:paraId="7F259B90"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866" w:type="dxa"/>
          </w:tcPr>
          <w:p w14:paraId="60CDDD68" w14:textId="4FD73A04" w:rsidR="00403FAA" w:rsidRPr="00297A65" w:rsidRDefault="00403FAA" w:rsidP="00403FAA">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3,171</w:t>
            </w:r>
          </w:p>
        </w:tc>
        <w:tc>
          <w:tcPr>
            <w:tcW w:w="236" w:type="dxa"/>
          </w:tcPr>
          <w:p w14:paraId="54B3CB34"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898" w:type="dxa"/>
          </w:tcPr>
          <w:p w14:paraId="10875D5D" w14:textId="0ED980A6" w:rsidR="00403FAA" w:rsidRPr="00297A65" w:rsidRDefault="00403FAA" w:rsidP="00403FAA">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265</w:t>
            </w:r>
          </w:p>
        </w:tc>
        <w:tc>
          <w:tcPr>
            <w:tcW w:w="284" w:type="dxa"/>
          </w:tcPr>
          <w:p w14:paraId="34157999"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992" w:type="dxa"/>
          </w:tcPr>
          <w:p w14:paraId="36E6C0FE" w14:textId="492927F0" w:rsidR="00403FAA" w:rsidRPr="00297A65" w:rsidRDefault="00403FAA" w:rsidP="00403FAA">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238</w:t>
            </w:r>
          </w:p>
        </w:tc>
        <w:tc>
          <w:tcPr>
            <w:tcW w:w="284" w:type="dxa"/>
          </w:tcPr>
          <w:p w14:paraId="4D86A504"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1008" w:type="dxa"/>
          </w:tcPr>
          <w:p w14:paraId="41757500" w14:textId="4AEDEE8A" w:rsidR="00403FAA" w:rsidRPr="00297A65" w:rsidRDefault="00403FAA" w:rsidP="00403FAA">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12,272</w:t>
            </w:r>
          </w:p>
        </w:tc>
        <w:tc>
          <w:tcPr>
            <w:tcW w:w="236" w:type="dxa"/>
          </w:tcPr>
          <w:p w14:paraId="52166614" w14:textId="77777777" w:rsidR="00403FAA" w:rsidRPr="00297A65" w:rsidRDefault="00403FAA" w:rsidP="00403FAA">
            <w:pPr>
              <w:tabs>
                <w:tab w:val="decimal" w:pos="884"/>
              </w:tabs>
              <w:spacing w:line="240" w:lineRule="exact"/>
              <w:ind w:left="-130" w:right="-108"/>
              <w:rPr>
                <w:rFonts w:ascii="CordiaUPC" w:hAnsi="CordiaUPC" w:cs="CordiaUPC"/>
                <w:sz w:val="24"/>
                <w:szCs w:val="24"/>
              </w:rPr>
            </w:pPr>
          </w:p>
        </w:tc>
        <w:tc>
          <w:tcPr>
            <w:tcW w:w="1024" w:type="dxa"/>
            <w:gridSpan w:val="2"/>
          </w:tcPr>
          <w:p w14:paraId="4056E861" w14:textId="7CAE4828" w:rsidR="00403FAA" w:rsidRPr="00297A65" w:rsidRDefault="00027EB5" w:rsidP="00403FAA">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16,944</w:t>
            </w:r>
          </w:p>
        </w:tc>
      </w:tr>
      <w:tr w:rsidR="00403FAA" w:rsidRPr="00297A65" w14:paraId="1BDD8795" w14:textId="77777777" w:rsidTr="008D071D">
        <w:trPr>
          <w:cantSplit/>
        </w:trPr>
        <w:tc>
          <w:tcPr>
            <w:tcW w:w="2700" w:type="dxa"/>
          </w:tcPr>
          <w:p w14:paraId="4980F837" w14:textId="77777777" w:rsidR="00403FAA" w:rsidRPr="00297A65" w:rsidRDefault="00403FAA" w:rsidP="00403FAA">
            <w:pPr>
              <w:spacing w:line="240" w:lineRule="exact"/>
              <w:ind w:left="-18" w:right="-270"/>
              <w:rPr>
                <w:rFonts w:ascii="CordiaUPC" w:hAnsi="CordiaUPC" w:cs="CordiaUPC"/>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3BF2A92" w14:textId="0077250E" w:rsidR="00403FAA" w:rsidRPr="00297A65" w:rsidRDefault="00403FAA" w:rsidP="00403FAA">
            <w:pPr>
              <w:tabs>
                <w:tab w:val="decimal" w:pos="752"/>
              </w:tabs>
              <w:spacing w:line="240" w:lineRule="exact"/>
              <w:ind w:left="-130" w:right="-108"/>
              <w:rPr>
                <w:rFonts w:ascii="CordiaUPC" w:hAnsi="CordiaUPC" w:cs="CordiaUPC"/>
                <w:sz w:val="24"/>
                <w:szCs w:val="24"/>
                <w:lang w:val="en-US"/>
              </w:rPr>
            </w:pPr>
            <w:r>
              <w:rPr>
                <w:rFonts w:ascii="CordiaUPC" w:hAnsi="CordiaUPC" w:cs="CordiaUPC"/>
                <w:b/>
                <w:bCs/>
                <w:sz w:val="24"/>
                <w:szCs w:val="24"/>
              </w:rPr>
              <w:t>1,223,333</w:t>
            </w:r>
          </w:p>
        </w:tc>
        <w:tc>
          <w:tcPr>
            <w:tcW w:w="268" w:type="dxa"/>
          </w:tcPr>
          <w:p w14:paraId="07D12604"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7DAC2E68" w14:textId="75D53B3C" w:rsidR="00403FAA" w:rsidRPr="00297A65" w:rsidRDefault="00403FAA" w:rsidP="00403FAA">
            <w:pPr>
              <w:tabs>
                <w:tab w:val="decimal" w:pos="616"/>
              </w:tabs>
              <w:spacing w:line="240" w:lineRule="exact"/>
              <w:ind w:left="-130" w:right="-108"/>
              <w:rPr>
                <w:rFonts w:ascii="CordiaUPC" w:hAnsi="CordiaUPC" w:cs="CordiaUPC"/>
                <w:sz w:val="24"/>
                <w:szCs w:val="24"/>
                <w:lang w:val="en-US"/>
              </w:rPr>
            </w:pPr>
            <w:r>
              <w:rPr>
                <w:rFonts w:ascii="CordiaUPC" w:hAnsi="CordiaUPC" w:cs="CordiaUPC"/>
                <w:b/>
                <w:bCs/>
                <w:sz w:val="24"/>
                <w:szCs w:val="24"/>
              </w:rPr>
              <w:t>179,715</w:t>
            </w:r>
          </w:p>
        </w:tc>
        <w:tc>
          <w:tcPr>
            <w:tcW w:w="236" w:type="dxa"/>
          </w:tcPr>
          <w:p w14:paraId="517D4C82"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4EECF376" w14:textId="104E72FF" w:rsidR="00403FAA" w:rsidRPr="00297A65" w:rsidRDefault="00403FAA" w:rsidP="00403FAA">
            <w:pPr>
              <w:tabs>
                <w:tab w:val="decimal" w:pos="648"/>
              </w:tabs>
              <w:spacing w:line="240" w:lineRule="exact"/>
              <w:ind w:left="-130" w:right="-108"/>
              <w:rPr>
                <w:rFonts w:ascii="CordiaUPC" w:hAnsi="CordiaUPC" w:cs="CordiaUPC"/>
                <w:sz w:val="24"/>
                <w:szCs w:val="24"/>
                <w:lang w:val="en-US"/>
              </w:rPr>
            </w:pPr>
            <w:r>
              <w:rPr>
                <w:rFonts w:ascii="CordiaUPC" w:hAnsi="CordiaUPC" w:cs="CordiaUPC"/>
                <w:b/>
                <w:bCs/>
                <w:sz w:val="24"/>
                <w:szCs w:val="24"/>
              </w:rPr>
              <w:t>87,577</w:t>
            </w:r>
          </w:p>
        </w:tc>
        <w:tc>
          <w:tcPr>
            <w:tcW w:w="284" w:type="dxa"/>
          </w:tcPr>
          <w:p w14:paraId="7344E6B5"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992" w:type="dxa"/>
            <w:tcBorders>
              <w:top w:val="single" w:sz="4" w:space="0" w:color="auto"/>
              <w:bottom w:val="single" w:sz="4" w:space="0" w:color="auto"/>
            </w:tcBorders>
          </w:tcPr>
          <w:p w14:paraId="35539CB9" w14:textId="2C9E6BF1" w:rsidR="00403FAA" w:rsidRPr="00297A65" w:rsidRDefault="00403FAA" w:rsidP="00403FAA">
            <w:pPr>
              <w:tabs>
                <w:tab w:val="decimal" w:pos="745"/>
              </w:tabs>
              <w:spacing w:line="240" w:lineRule="exact"/>
              <w:ind w:left="-130" w:right="-108"/>
              <w:rPr>
                <w:rFonts w:ascii="CordiaUPC" w:hAnsi="CordiaUPC" w:cs="CordiaUPC"/>
                <w:sz w:val="24"/>
                <w:szCs w:val="24"/>
                <w:lang w:val="en-US"/>
              </w:rPr>
            </w:pPr>
            <w:r>
              <w:rPr>
                <w:rFonts w:ascii="CordiaUPC" w:hAnsi="CordiaUPC" w:cs="CordiaUPC"/>
                <w:b/>
                <w:bCs/>
                <w:sz w:val="24"/>
                <w:szCs w:val="24"/>
              </w:rPr>
              <w:t>452</w:t>
            </w:r>
          </w:p>
        </w:tc>
        <w:tc>
          <w:tcPr>
            <w:tcW w:w="284" w:type="dxa"/>
          </w:tcPr>
          <w:p w14:paraId="63B03F7E" w14:textId="77777777" w:rsidR="00403FAA" w:rsidRPr="00297A65" w:rsidRDefault="00403FAA" w:rsidP="00403FAA">
            <w:pPr>
              <w:tabs>
                <w:tab w:val="decimal" w:pos="1107"/>
              </w:tabs>
              <w:spacing w:line="240" w:lineRule="exact"/>
              <w:ind w:left="-135" w:right="-18"/>
              <w:rPr>
                <w:rFonts w:ascii="CordiaUPC" w:hAnsi="CordiaUPC" w:cs="CordiaUPC"/>
                <w:sz w:val="24"/>
                <w:szCs w:val="24"/>
              </w:rPr>
            </w:pPr>
          </w:p>
        </w:tc>
        <w:tc>
          <w:tcPr>
            <w:tcW w:w="1008" w:type="dxa"/>
            <w:tcBorders>
              <w:top w:val="single" w:sz="4" w:space="0" w:color="auto"/>
              <w:bottom w:val="single" w:sz="4" w:space="0" w:color="auto"/>
            </w:tcBorders>
          </w:tcPr>
          <w:p w14:paraId="7B80C040" w14:textId="549FC515" w:rsidR="00403FAA" w:rsidRPr="00BB4822" w:rsidRDefault="00403FAA" w:rsidP="00403FAA">
            <w:pPr>
              <w:tabs>
                <w:tab w:val="decimal" w:pos="737"/>
              </w:tabs>
              <w:spacing w:line="240" w:lineRule="exact"/>
              <w:ind w:left="-130" w:right="-108"/>
              <w:rPr>
                <w:rFonts w:ascii="CordiaUPC" w:hAnsi="CordiaUPC" w:cs="CordiaUPC"/>
                <w:b/>
                <w:bCs/>
                <w:sz w:val="24"/>
                <w:szCs w:val="24"/>
                <w:lang w:val="en-US"/>
              </w:rPr>
            </w:pPr>
            <w:r w:rsidRPr="00BB4822">
              <w:rPr>
                <w:rFonts w:ascii="CordiaUPC" w:hAnsi="CordiaUPC" w:cs="CordiaUPC"/>
                <w:b/>
                <w:bCs/>
                <w:sz w:val="24"/>
                <w:szCs w:val="24"/>
              </w:rPr>
              <w:t>12,272</w:t>
            </w:r>
          </w:p>
        </w:tc>
        <w:tc>
          <w:tcPr>
            <w:tcW w:w="236" w:type="dxa"/>
          </w:tcPr>
          <w:p w14:paraId="155C64A5" w14:textId="77777777" w:rsidR="00403FAA" w:rsidRPr="00297A65" w:rsidRDefault="00403FAA" w:rsidP="00403FAA">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bottom w:val="single" w:sz="4" w:space="0" w:color="auto"/>
            </w:tcBorders>
          </w:tcPr>
          <w:p w14:paraId="148DB821" w14:textId="105889E1" w:rsidR="00403FAA" w:rsidRPr="00297A65" w:rsidRDefault="00403FAA" w:rsidP="00403FAA">
            <w:pPr>
              <w:tabs>
                <w:tab w:val="decimal" w:pos="750"/>
              </w:tabs>
              <w:spacing w:line="240" w:lineRule="exact"/>
              <w:ind w:left="-130" w:right="-108"/>
              <w:rPr>
                <w:rFonts w:ascii="CordiaUPC" w:hAnsi="CordiaUPC" w:cs="CordiaUPC"/>
                <w:sz w:val="24"/>
                <w:szCs w:val="24"/>
                <w:lang w:val="en-US"/>
              </w:rPr>
            </w:pPr>
            <w:r>
              <w:rPr>
                <w:rFonts w:ascii="CordiaUPC" w:hAnsi="CordiaUPC" w:cs="CordiaUPC"/>
                <w:b/>
                <w:bCs/>
                <w:sz w:val="24"/>
                <w:szCs w:val="24"/>
              </w:rPr>
              <w:t>1,503,349</w:t>
            </w:r>
          </w:p>
        </w:tc>
      </w:tr>
      <w:tr w:rsidR="00403FAA" w:rsidRPr="00297A65" w14:paraId="00EE1E4F" w14:textId="77777777" w:rsidTr="008D071D">
        <w:trPr>
          <w:cantSplit/>
        </w:trPr>
        <w:tc>
          <w:tcPr>
            <w:tcW w:w="2700" w:type="dxa"/>
          </w:tcPr>
          <w:p w14:paraId="1CA71E72" w14:textId="77777777" w:rsidR="00403FAA" w:rsidRPr="00297A65" w:rsidRDefault="00403FAA" w:rsidP="00403FAA">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5247C18C" w14:textId="4FBB3C24" w:rsidR="00403FAA" w:rsidRPr="00297A65" w:rsidRDefault="00403FAA" w:rsidP="00403FAA">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rPr>
              <w:t>(989,2</w:t>
            </w:r>
            <w:r w:rsidR="00FA74F1">
              <w:rPr>
                <w:rFonts w:ascii="CordiaUPC" w:hAnsi="CordiaUPC" w:cs="CordiaUPC"/>
                <w:b/>
                <w:bCs/>
                <w:sz w:val="24"/>
                <w:szCs w:val="24"/>
              </w:rPr>
              <w:t>8</w:t>
            </w:r>
            <w:r>
              <w:rPr>
                <w:rFonts w:ascii="CordiaUPC" w:hAnsi="CordiaUPC" w:cs="CordiaUPC"/>
                <w:b/>
                <w:bCs/>
                <w:sz w:val="24"/>
                <w:szCs w:val="24"/>
              </w:rPr>
              <w:t>5)</w:t>
            </w:r>
          </w:p>
        </w:tc>
        <w:tc>
          <w:tcPr>
            <w:tcW w:w="268" w:type="dxa"/>
          </w:tcPr>
          <w:p w14:paraId="25D8F24D" w14:textId="77777777" w:rsidR="00403FAA" w:rsidRPr="00297A65" w:rsidRDefault="00403FAA" w:rsidP="00403FAA">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ED430AB" w14:textId="33F62788" w:rsidR="00403FAA" w:rsidRPr="00297A65" w:rsidRDefault="00403FAA" w:rsidP="00403FAA">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rPr>
              <w:t>30</w:t>
            </w:r>
            <w:r w:rsidR="00FA74F1">
              <w:rPr>
                <w:rFonts w:ascii="CordiaUPC" w:hAnsi="CordiaUPC" w:cs="CordiaUPC"/>
                <w:b/>
                <w:bCs/>
                <w:sz w:val="24"/>
                <w:szCs w:val="24"/>
              </w:rPr>
              <w:t>4</w:t>
            </w:r>
            <w:r>
              <w:rPr>
                <w:rFonts w:ascii="CordiaUPC" w:hAnsi="CordiaUPC" w:cs="CordiaUPC"/>
                <w:b/>
                <w:bCs/>
                <w:sz w:val="24"/>
                <w:szCs w:val="24"/>
              </w:rPr>
              <w:t>,</w:t>
            </w:r>
            <w:r w:rsidR="00FA74F1">
              <w:rPr>
                <w:rFonts w:ascii="CordiaUPC" w:hAnsi="CordiaUPC" w:cs="CordiaUPC"/>
                <w:b/>
                <w:bCs/>
                <w:sz w:val="24"/>
                <w:szCs w:val="24"/>
              </w:rPr>
              <w:t>769</w:t>
            </w:r>
          </w:p>
        </w:tc>
        <w:tc>
          <w:tcPr>
            <w:tcW w:w="236" w:type="dxa"/>
          </w:tcPr>
          <w:p w14:paraId="7D5BC88A" w14:textId="77777777" w:rsidR="00403FAA" w:rsidRPr="00297A65" w:rsidRDefault="00403FAA" w:rsidP="00403FAA">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5294DB8" w14:textId="1B6ED39B" w:rsidR="00403FAA" w:rsidRPr="00297A65" w:rsidRDefault="00403FAA" w:rsidP="00403FAA">
            <w:pPr>
              <w:tabs>
                <w:tab w:val="decimal" w:pos="648"/>
              </w:tabs>
              <w:spacing w:line="240" w:lineRule="exact"/>
              <w:ind w:left="-130" w:right="-108"/>
              <w:rPr>
                <w:rFonts w:ascii="CordiaUPC" w:hAnsi="CordiaUPC" w:cs="CordiaUPC"/>
                <w:b/>
                <w:bCs/>
                <w:sz w:val="24"/>
                <w:szCs w:val="24"/>
                <w:lang w:val="en-US"/>
              </w:rPr>
            </w:pPr>
            <w:r>
              <w:rPr>
                <w:rFonts w:ascii="CordiaUPC" w:hAnsi="CordiaUPC" w:cs="CordiaUPC"/>
                <w:b/>
                <w:bCs/>
                <w:sz w:val="24"/>
                <w:szCs w:val="24"/>
              </w:rPr>
              <w:t>46</w:t>
            </w:r>
            <w:r w:rsidR="00FA74F1">
              <w:rPr>
                <w:rFonts w:ascii="CordiaUPC" w:hAnsi="CordiaUPC" w:cs="CordiaUPC"/>
                <w:b/>
                <w:bCs/>
                <w:sz w:val="24"/>
                <w:szCs w:val="24"/>
              </w:rPr>
              <w:t>8</w:t>
            </w:r>
            <w:r>
              <w:rPr>
                <w:rFonts w:ascii="CordiaUPC" w:hAnsi="CordiaUPC" w:cs="CordiaUPC"/>
                <w:b/>
                <w:bCs/>
                <w:sz w:val="24"/>
                <w:szCs w:val="24"/>
              </w:rPr>
              <w:t>,</w:t>
            </w:r>
            <w:r w:rsidR="00FA74F1">
              <w:rPr>
                <w:rFonts w:ascii="CordiaUPC" w:hAnsi="CordiaUPC" w:cs="CordiaUPC"/>
                <w:b/>
                <w:bCs/>
                <w:sz w:val="24"/>
                <w:szCs w:val="24"/>
              </w:rPr>
              <w:t>219</w:t>
            </w:r>
          </w:p>
        </w:tc>
        <w:tc>
          <w:tcPr>
            <w:tcW w:w="284" w:type="dxa"/>
          </w:tcPr>
          <w:p w14:paraId="5C9761C9" w14:textId="77777777" w:rsidR="00403FAA" w:rsidRPr="00297A65" w:rsidRDefault="00403FAA" w:rsidP="00403FAA">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double" w:sz="4" w:space="0" w:color="auto"/>
            </w:tcBorders>
          </w:tcPr>
          <w:p w14:paraId="368F42F9" w14:textId="5E788032" w:rsidR="00403FAA" w:rsidRPr="00297A65" w:rsidRDefault="00403FAA" w:rsidP="00403FAA">
            <w:pPr>
              <w:tabs>
                <w:tab w:val="decimal" w:pos="745"/>
              </w:tabs>
              <w:spacing w:line="240" w:lineRule="exact"/>
              <w:ind w:left="-130" w:right="-108"/>
              <w:rPr>
                <w:rFonts w:ascii="CordiaUPC" w:hAnsi="CordiaUPC" w:cs="CordiaUPC"/>
                <w:b/>
                <w:bCs/>
                <w:sz w:val="24"/>
                <w:szCs w:val="24"/>
                <w:lang w:val="en-US"/>
              </w:rPr>
            </w:pPr>
            <w:r>
              <w:rPr>
                <w:rFonts w:ascii="CordiaUPC" w:hAnsi="CordiaUPC" w:cs="CordiaUPC"/>
                <w:b/>
                <w:bCs/>
                <w:sz w:val="24"/>
                <w:szCs w:val="24"/>
              </w:rPr>
              <w:t>380,313</w:t>
            </w:r>
          </w:p>
        </w:tc>
        <w:tc>
          <w:tcPr>
            <w:tcW w:w="284" w:type="dxa"/>
          </w:tcPr>
          <w:p w14:paraId="310913F7" w14:textId="77777777" w:rsidR="00403FAA" w:rsidRPr="00297A65" w:rsidRDefault="00403FAA" w:rsidP="00403FAA">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double" w:sz="4" w:space="0" w:color="auto"/>
            </w:tcBorders>
          </w:tcPr>
          <w:p w14:paraId="444FA579" w14:textId="6019B5C3" w:rsidR="00403FAA" w:rsidRPr="00297A65" w:rsidRDefault="00403FAA" w:rsidP="00403FAA">
            <w:pPr>
              <w:tabs>
                <w:tab w:val="decimal" w:pos="737"/>
              </w:tabs>
              <w:spacing w:line="240" w:lineRule="exact"/>
              <w:ind w:left="-130" w:right="-108"/>
              <w:rPr>
                <w:rFonts w:ascii="CordiaUPC" w:hAnsi="CordiaUPC" w:cs="CordiaUPC"/>
                <w:b/>
                <w:bCs/>
                <w:sz w:val="24"/>
                <w:szCs w:val="24"/>
                <w:lang w:val="en-US"/>
              </w:rPr>
            </w:pPr>
            <w:r>
              <w:rPr>
                <w:rFonts w:ascii="CordiaUPC" w:hAnsi="CordiaUPC" w:cs="CordiaUPC"/>
                <w:b/>
                <w:bCs/>
                <w:sz w:val="24"/>
                <w:szCs w:val="24"/>
              </w:rPr>
              <w:t>6</w:t>
            </w:r>
            <w:r w:rsidR="00A86B11">
              <w:rPr>
                <w:rFonts w:ascii="CordiaUPC" w:hAnsi="CordiaUPC" w:cs="CordiaUPC"/>
                <w:b/>
                <w:bCs/>
                <w:sz w:val="24"/>
                <w:szCs w:val="24"/>
              </w:rPr>
              <w:t>3</w:t>
            </w:r>
            <w:r>
              <w:rPr>
                <w:rFonts w:ascii="CordiaUPC" w:hAnsi="CordiaUPC" w:cs="CordiaUPC"/>
                <w:b/>
                <w:bCs/>
                <w:sz w:val="24"/>
                <w:szCs w:val="24"/>
              </w:rPr>
              <w:t>,</w:t>
            </w:r>
            <w:r w:rsidR="00A86B11">
              <w:rPr>
                <w:rFonts w:ascii="CordiaUPC" w:hAnsi="CordiaUPC" w:cs="CordiaUPC"/>
                <w:b/>
                <w:bCs/>
                <w:sz w:val="24"/>
                <w:szCs w:val="24"/>
              </w:rPr>
              <w:t>22</w:t>
            </w:r>
            <w:r>
              <w:rPr>
                <w:rFonts w:ascii="CordiaUPC" w:hAnsi="CordiaUPC" w:cs="CordiaUPC"/>
                <w:b/>
                <w:bCs/>
                <w:sz w:val="24"/>
                <w:szCs w:val="24"/>
              </w:rPr>
              <w:t>4</w:t>
            </w:r>
          </w:p>
        </w:tc>
        <w:tc>
          <w:tcPr>
            <w:tcW w:w="236" w:type="dxa"/>
          </w:tcPr>
          <w:p w14:paraId="3E8BFC62" w14:textId="77777777" w:rsidR="00403FAA" w:rsidRPr="00297A65" w:rsidRDefault="00403FAA" w:rsidP="00403FAA">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1B5E04E2" w14:textId="19109660" w:rsidR="00403FAA" w:rsidRPr="00297A65" w:rsidRDefault="00403FAA" w:rsidP="00403FAA">
            <w:pPr>
              <w:tabs>
                <w:tab w:val="decimal" w:pos="750"/>
              </w:tabs>
              <w:spacing w:line="240" w:lineRule="exact"/>
              <w:ind w:left="-130" w:right="-108"/>
              <w:rPr>
                <w:rFonts w:ascii="CordiaUPC" w:hAnsi="CordiaUPC" w:cs="CordiaUPC"/>
                <w:b/>
                <w:bCs/>
                <w:sz w:val="24"/>
                <w:szCs w:val="24"/>
                <w:lang w:val="en-US"/>
              </w:rPr>
            </w:pPr>
            <w:r>
              <w:rPr>
                <w:rFonts w:ascii="CordiaUPC" w:hAnsi="CordiaUPC" w:cs="CordiaUPC"/>
                <w:b/>
                <w:bCs/>
                <w:sz w:val="24"/>
                <w:szCs w:val="24"/>
              </w:rPr>
              <w:t>227,240</w:t>
            </w:r>
          </w:p>
        </w:tc>
      </w:tr>
      <w:tr w:rsidR="007476D6" w:rsidRPr="00297A65" w14:paraId="44E12D0A" w14:textId="77777777" w:rsidTr="008D071D">
        <w:trPr>
          <w:cantSplit/>
          <w:trHeight w:val="165"/>
        </w:trPr>
        <w:tc>
          <w:tcPr>
            <w:tcW w:w="2700" w:type="dxa"/>
          </w:tcPr>
          <w:p w14:paraId="4A0D65C2"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7F05B1FE"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p>
        </w:tc>
        <w:tc>
          <w:tcPr>
            <w:tcW w:w="268" w:type="dxa"/>
            <w:vAlign w:val="bottom"/>
          </w:tcPr>
          <w:p w14:paraId="188A65DF"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1072D496"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p>
        </w:tc>
        <w:tc>
          <w:tcPr>
            <w:tcW w:w="236" w:type="dxa"/>
          </w:tcPr>
          <w:p w14:paraId="2052374A"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0D1FDF96"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p>
        </w:tc>
        <w:tc>
          <w:tcPr>
            <w:tcW w:w="284" w:type="dxa"/>
          </w:tcPr>
          <w:p w14:paraId="1AD13ED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double" w:sz="4" w:space="0" w:color="auto"/>
            </w:tcBorders>
          </w:tcPr>
          <w:p w14:paraId="686433D7"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p>
        </w:tc>
        <w:tc>
          <w:tcPr>
            <w:tcW w:w="284" w:type="dxa"/>
          </w:tcPr>
          <w:p w14:paraId="67259D5D"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double" w:sz="4" w:space="0" w:color="auto"/>
            </w:tcBorders>
          </w:tcPr>
          <w:p w14:paraId="2912E5F5"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236" w:type="dxa"/>
          </w:tcPr>
          <w:p w14:paraId="550CB46E"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Borders>
              <w:top w:val="double" w:sz="4" w:space="0" w:color="auto"/>
            </w:tcBorders>
          </w:tcPr>
          <w:p w14:paraId="6372C44A"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r>
    </w:tbl>
    <w:p w14:paraId="0D89B087"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7645E0FD"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71D541B8"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(3)</w:t>
      </w:r>
      <w:r>
        <w:rPr>
          <w:rFonts w:ascii="CordiaUPC" w:hAnsi="CordiaUPC" w:cs="CordiaUPC"/>
          <w:color w:val="000000"/>
          <w:sz w:val="24"/>
          <w:szCs w:val="24"/>
          <w:vertAlign w:val="superscript"/>
          <w:lang w:val="en-US" w:bidi="th-TH"/>
        </w:rPr>
        <w:t xml:space="preserve"> </w:t>
      </w:r>
      <w:r w:rsidRPr="00297A65">
        <w:rPr>
          <w:rFonts w:ascii="CordiaUPC" w:hAnsi="CordiaUPC" w:cs="CordiaUPC" w:hint="cs"/>
          <w:color w:val="000000"/>
          <w:sz w:val="24"/>
          <w:szCs w:val="24"/>
          <w:lang w:val="en-US" w:bidi="th-TH"/>
        </w:rPr>
        <w:t>Non-performing loans.</w:t>
      </w:r>
    </w:p>
    <w:p w14:paraId="1D471AC5" w14:textId="77777777" w:rsidR="007476D6" w:rsidRDefault="007476D6" w:rsidP="007476D6">
      <w:r>
        <w:br w:type="page"/>
      </w:r>
    </w:p>
    <w:tbl>
      <w:tblPr>
        <w:tblW w:w="9797" w:type="dxa"/>
        <w:tblInd w:w="270" w:type="dxa"/>
        <w:tblLayout w:type="fixed"/>
        <w:tblLook w:val="0000" w:firstRow="0" w:lastRow="0" w:firstColumn="0" w:lastColumn="0" w:noHBand="0" w:noVBand="0"/>
      </w:tblPr>
      <w:tblGrid>
        <w:gridCol w:w="2700"/>
        <w:gridCol w:w="1001"/>
        <w:gridCol w:w="268"/>
        <w:gridCol w:w="866"/>
        <w:gridCol w:w="236"/>
        <w:gridCol w:w="898"/>
        <w:gridCol w:w="284"/>
        <w:gridCol w:w="992"/>
        <w:gridCol w:w="284"/>
        <w:gridCol w:w="1008"/>
        <w:gridCol w:w="236"/>
        <w:gridCol w:w="16"/>
        <w:gridCol w:w="1008"/>
      </w:tblGrid>
      <w:tr w:rsidR="007476D6" w:rsidRPr="00297A65" w14:paraId="759BFC23" w14:textId="77777777" w:rsidTr="000406A0">
        <w:trPr>
          <w:cantSplit/>
        </w:trPr>
        <w:tc>
          <w:tcPr>
            <w:tcW w:w="2700" w:type="dxa"/>
          </w:tcPr>
          <w:p w14:paraId="4BDAB2D6"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7097" w:type="dxa"/>
            <w:gridSpan w:val="12"/>
          </w:tcPr>
          <w:p w14:paraId="200B8938" w14:textId="77777777" w:rsidR="007476D6" w:rsidRPr="00297A65" w:rsidRDefault="007476D6" w:rsidP="000406A0">
            <w:pPr>
              <w:spacing w:line="240" w:lineRule="exact"/>
              <w:ind w:left="-18" w:right="-270"/>
              <w:jc w:val="center"/>
              <w:rPr>
                <w:rFonts w:ascii="CordiaUPC" w:hAnsi="CordiaUPC" w:cs="CordiaUPC"/>
                <w:b/>
                <w:bCs/>
                <w:sz w:val="24"/>
                <w:szCs w:val="24"/>
                <w:cs/>
                <w:lang w:val="en-US" w:bidi="th-TH"/>
              </w:rPr>
            </w:pPr>
            <w:r w:rsidRPr="00297A65">
              <w:rPr>
                <w:rFonts w:ascii="CordiaUPC" w:hAnsi="CordiaUPC" w:cs="CordiaUPC" w:hint="cs"/>
                <w:b/>
                <w:bCs/>
                <w:sz w:val="24"/>
                <w:szCs w:val="24"/>
                <w:lang w:val="en-US" w:bidi="th-TH"/>
              </w:rPr>
              <w:t>Consolidated</w:t>
            </w:r>
          </w:p>
        </w:tc>
      </w:tr>
      <w:tr w:rsidR="007476D6" w:rsidRPr="00297A65" w14:paraId="226D9089" w14:textId="77777777" w:rsidTr="000406A0">
        <w:trPr>
          <w:cantSplit/>
        </w:trPr>
        <w:tc>
          <w:tcPr>
            <w:tcW w:w="2700" w:type="dxa"/>
          </w:tcPr>
          <w:p w14:paraId="7C24BFE6"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7097" w:type="dxa"/>
            <w:gridSpan w:val="12"/>
          </w:tcPr>
          <w:p w14:paraId="28E2DE0E" w14:textId="77777777" w:rsidR="007476D6" w:rsidRPr="00297A65" w:rsidRDefault="007476D6" w:rsidP="000406A0">
            <w:pPr>
              <w:spacing w:line="240" w:lineRule="exact"/>
              <w:ind w:left="-18" w:right="-270"/>
              <w:jc w:val="center"/>
              <w:rPr>
                <w:rFonts w:ascii="CordiaUPC" w:hAnsi="CordiaUPC" w:cs="CordiaUPC"/>
                <w:color w:val="000000"/>
                <w:sz w:val="24"/>
                <w:szCs w:val="24"/>
                <w:lang w:val="en-US" w:bidi="th-TH"/>
              </w:rPr>
            </w:pPr>
            <w:r w:rsidRPr="00887104">
              <w:rPr>
                <w:rFonts w:ascii="CordiaUPC" w:hAnsi="CordiaUPC" w:cs="CordiaUPC" w:hint="cs"/>
                <w:color w:val="000000"/>
                <w:sz w:val="26"/>
                <w:szCs w:val="26"/>
                <w:lang w:val="en-US" w:bidi="th-TH"/>
              </w:rPr>
              <w:t>31 December 2020</w:t>
            </w:r>
          </w:p>
        </w:tc>
      </w:tr>
      <w:tr w:rsidR="007476D6" w:rsidRPr="00297A65" w14:paraId="4E3F9C4A" w14:textId="77777777" w:rsidTr="000406A0">
        <w:trPr>
          <w:cantSplit/>
        </w:trPr>
        <w:tc>
          <w:tcPr>
            <w:tcW w:w="2700" w:type="dxa"/>
          </w:tcPr>
          <w:p w14:paraId="604E9C41"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vAlign w:val="bottom"/>
          </w:tcPr>
          <w:p w14:paraId="42CD4434" w14:textId="77777777" w:rsidR="007476D6" w:rsidRPr="00297A65" w:rsidRDefault="007476D6" w:rsidP="000406A0">
            <w:pPr>
              <w:spacing w:line="240" w:lineRule="exact"/>
              <w:ind w:left="-117" w:right="-108"/>
              <w:jc w:val="center"/>
              <w:rPr>
                <w:rFonts w:ascii="CordiaUPC" w:hAnsi="CordiaUPC" w:cs="CordiaUPC"/>
                <w:sz w:val="24"/>
                <w:szCs w:val="24"/>
              </w:rPr>
            </w:pPr>
          </w:p>
        </w:tc>
        <w:tc>
          <w:tcPr>
            <w:tcW w:w="268" w:type="dxa"/>
          </w:tcPr>
          <w:p w14:paraId="57BE4985"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66" w:type="dxa"/>
            <w:vAlign w:val="bottom"/>
          </w:tcPr>
          <w:p w14:paraId="3A1749DC"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2A794EE5"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98" w:type="dxa"/>
            <w:vAlign w:val="bottom"/>
          </w:tcPr>
          <w:p w14:paraId="0AD47618"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284" w:type="dxa"/>
          </w:tcPr>
          <w:p w14:paraId="13C33476" w14:textId="77777777" w:rsidR="007476D6" w:rsidRPr="00297A65" w:rsidRDefault="007476D6" w:rsidP="000406A0">
            <w:pPr>
              <w:spacing w:line="240" w:lineRule="exact"/>
              <w:ind w:left="-396" w:right="-90"/>
              <w:jc w:val="center"/>
              <w:rPr>
                <w:rFonts w:ascii="CordiaUPC" w:hAnsi="CordiaUPC" w:cs="CordiaUPC"/>
                <w:sz w:val="24"/>
                <w:szCs w:val="24"/>
                <w:lang w:val="en-US"/>
              </w:rPr>
            </w:pPr>
          </w:p>
        </w:tc>
        <w:tc>
          <w:tcPr>
            <w:tcW w:w="992" w:type="dxa"/>
          </w:tcPr>
          <w:p w14:paraId="42C0601E"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284" w:type="dxa"/>
          </w:tcPr>
          <w:p w14:paraId="69344326"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1008" w:type="dxa"/>
          </w:tcPr>
          <w:p w14:paraId="15010A5C" w14:textId="77777777" w:rsidR="007476D6" w:rsidRPr="00297A65" w:rsidRDefault="007476D6" w:rsidP="000406A0">
            <w:pPr>
              <w:spacing w:line="24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63F72112"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1024" w:type="dxa"/>
            <w:gridSpan w:val="2"/>
          </w:tcPr>
          <w:p w14:paraId="1ABC8B7B"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r>
      <w:tr w:rsidR="007476D6" w:rsidRPr="00297A65" w14:paraId="5F6AF3D6" w14:textId="77777777" w:rsidTr="000406A0">
        <w:trPr>
          <w:cantSplit/>
        </w:trPr>
        <w:tc>
          <w:tcPr>
            <w:tcW w:w="2700" w:type="dxa"/>
          </w:tcPr>
          <w:p w14:paraId="795B9BF8"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vAlign w:val="bottom"/>
          </w:tcPr>
          <w:p w14:paraId="4A7B782C" w14:textId="77777777" w:rsidR="007476D6" w:rsidRPr="00297A65" w:rsidRDefault="007476D6" w:rsidP="000406A0">
            <w:pPr>
              <w:spacing w:line="24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7DBE0C38" w14:textId="77777777" w:rsidR="007476D6" w:rsidRPr="00297A65" w:rsidRDefault="007476D6" w:rsidP="000406A0">
            <w:pPr>
              <w:spacing w:line="240" w:lineRule="exact"/>
              <w:ind w:left="-117" w:right="-90"/>
              <w:jc w:val="center"/>
              <w:rPr>
                <w:rFonts w:ascii="CordiaUPC" w:hAnsi="CordiaUPC" w:cs="CordiaUPC"/>
                <w:sz w:val="24"/>
                <w:szCs w:val="24"/>
                <w:lang w:val="en-US"/>
              </w:rPr>
            </w:pPr>
          </w:p>
        </w:tc>
        <w:tc>
          <w:tcPr>
            <w:tcW w:w="866" w:type="dxa"/>
            <w:vAlign w:val="bottom"/>
          </w:tcPr>
          <w:p w14:paraId="7EE7B12F" w14:textId="77777777" w:rsidR="007476D6" w:rsidRPr="00297A65" w:rsidRDefault="007476D6" w:rsidP="000406A0">
            <w:pPr>
              <w:spacing w:line="24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19854732"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898" w:type="dxa"/>
            <w:vAlign w:val="bottom"/>
          </w:tcPr>
          <w:p w14:paraId="29090B07"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5AF8D86B"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992" w:type="dxa"/>
          </w:tcPr>
          <w:p w14:paraId="179368A6"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0D2271BD"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1008" w:type="dxa"/>
          </w:tcPr>
          <w:p w14:paraId="7D72136F"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1C6076DF" w14:textId="77777777" w:rsidR="007476D6" w:rsidRPr="00297A65" w:rsidRDefault="007476D6" w:rsidP="000406A0">
            <w:pPr>
              <w:spacing w:line="240" w:lineRule="exact"/>
              <w:ind w:left="-117" w:right="-90"/>
              <w:jc w:val="center"/>
              <w:rPr>
                <w:rFonts w:ascii="CordiaUPC" w:hAnsi="CordiaUPC" w:cs="CordiaUPC"/>
                <w:sz w:val="24"/>
                <w:szCs w:val="24"/>
              </w:rPr>
            </w:pPr>
          </w:p>
        </w:tc>
        <w:tc>
          <w:tcPr>
            <w:tcW w:w="1024" w:type="dxa"/>
            <w:gridSpan w:val="2"/>
          </w:tcPr>
          <w:p w14:paraId="3BBD1211" w14:textId="77777777" w:rsidR="007476D6" w:rsidRPr="00297A65" w:rsidRDefault="007476D6" w:rsidP="000406A0">
            <w:pPr>
              <w:spacing w:line="24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4EB66CF0" w14:textId="77777777" w:rsidTr="000406A0">
        <w:trPr>
          <w:cantSplit/>
        </w:trPr>
        <w:tc>
          <w:tcPr>
            <w:tcW w:w="2700" w:type="dxa"/>
          </w:tcPr>
          <w:p w14:paraId="25193488"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5837" w:type="dxa"/>
            <w:gridSpan w:val="9"/>
          </w:tcPr>
          <w:p w14:paraId="53010C70"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6A470604"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p>
        </w:tc>
        <w:tc>
          <w:tcPr>
            <w:tcW w:w="1008" w:type="dxa"/>
          </w:tcPr>
          <w:p w14:paraId="41BEC5C8" w14:textId="77777777" w:rsidR="007476D6" w:rsidRPr="00297A65" w:rsidRDefault="007476D6" w:rsidP="000406A0">
            <w:pPr>
              <w:spacing w:line="240" w:lineRule="exact"/>
              <w:ind w:left="-18" w:right="-270"/>
              <w:jc w:val="center"/>
              <w:rPr>
                <w:rFonts w:ascii="CordiaUPC" w:hAnsi="CordiaUPC" w:cs="CordiaUPC"/>
                <w:i/>
                <w:iCs/>
                <w:sz w:val="24"/>
                <w:szCs w:val="24"/>
                <w:lang w:val="th-TH" w:bidi="th-TH"/>
              </w:rPr>
            </w:pPr>
          </w:p>
        </w:tc>
      </w:tr>
      <w:tr w:rsidR="007476D6" w:rsidRPr="00297A65" w14:paraId="7EE18BCD" w14:textId="77777777" w:rsidTr="000406A0">
        <w:trPr>
          <w:cantSplit/>
        </w:trPr>
        <w:tc>
          <w:tcPr>
            <w:tcW w:w="2700" w:type="dxa"/>
          </w:tcPr>
          <w:p w14:paraId="477E0083" w14:textId="77777777" w:rsidR="007476D6" w:rsidRPr="00297A65" w:rsidRDefault="007476D6" w:rsidP="000406A0">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47E68CD0"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268" w:type="dxa"/>
          </w:tcPr>
          <w:p w14:paraId="72B4DEA0"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866" w:type="dxa"/>
            <w:vAlign w:val="bottom"/>
          </w:tcPr>
          <w:p w14:paraId="1FCDA2E1"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236" w:type="dxa"/>
          </w:tcPr>
          <w:p w14:paraId="2EEE43DE"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898" w:type="dxa"/>
            <w:vAlign w:val="bottom"/>
          </w:tcPr>
          <w:p w14:paraId="05AE62FC" w14:textId="77777777" w:rsidR="007476D6" w:rsidRPr="00297A65" w:rsidRDefault="007476D6" w:rsidP="000406A0">
            <w:pPr>
              <w:spacing w:line="240" w:lineRule="exact"/>
              <w:ind w:left="-18" w:right="-112"/>
              <w:rPr>
                <w:rFonts w:ascii="CordiaUPC" w:hAnsi="CordiaUPC" w:cs="CordiaUPC"/>
                <w:sz w:val="24"/>
                <w:szCs w:val="24"/>
                <w:cs/>
                <w:lang w:val="th-TH" w:bidi="th-TH"/>
              </w:rPr>
            </w:pPr>
          </w:p>
        </w:tc>
        <w:tc>
          <w:tcPr>
            <w:tcW w:w="284" w:type="dxa"/>
          </w:tcPr>
          <w:p w14:paraId="0E180E07"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992" w:type="dxa"/>
            <w:vAlign w:val="bottom"/>
          </w:tcPr>
          <w:p w14:paraId="4BDEEA06"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284" w:type="dxa"/>
          </w:tcPr>
          <w:p w14:paraId="41C4CCF5" w14:textId="77777777" w:rsidR="007476D6" w:rsidRPr="00297A65" w:rsidRDefault="007476D6" w:rsidP="000406A0">
            <w:pPr>
              <w:spacing w:line="240" w:lineRule="exact"/>
              <w:ind w:left="-18" w:right="-270"/>
              <w:rPr>
                <w:rFonts w:ascii="CordiaUPC" w:hAnsi="CordiaUPC" w:cs="CordiaUPC"/>
                <w:sz w:val="24"/>
                <w:szCs w:val="24"/>
                <w:lang w:val="th-TH" w:bidi="th-TH"/>
              </w:rPr>
            </w:pPr>
          </w:p>
        </w:tc>
        <w:tc>
          <w:tcPr>
            <w:tcW w:w="1008" w:type="dxa"/>
          </w:tcPr>
          <w:p w14:paraId="35F7B89C"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236" w:type="dxa"/>
          </w:tcPr>
          <w:p w14:paraId="7B71F7D5"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24" w:type="dxa"/>
            <w:gridSpan w:val="2"/>
          </w:tcPr>
          <w:p w14:paraId="5E3DAB4D" w14:textId="77777777" w:rsidR="007476D6" w:rsidRPr="00297A65" w:rsidRDefault="007476D6" w:rsidP="000406A0">
            <w:pPr>
              <w:spacing w:line="240" w:lineRule="exact"/>
              <w:ind w:left="-18" w:right="-270"/>
              <w:rPr>
                <w:rFonts w:ascii="CordiaUPC" w:hAnsi="CordiaUPC" w:cs="CordiaUPC"/>
                <w:sz w:val="24"/>
                <w:szCs w:val="24"/>
                <w:cs/>
                <w:lang w:val="th-TH" w:bidi="th-TH"/>
              </w:rPr>
            </w:pPr>
          </w:p>
        </w:tc>
      </w:tr>
      <w:tr w:rsidR="007476D6" w:rsidRPr="00297A65" w14:paraId="52981897" w14:textId="77777777" w:rsidTr="000406A0">
        <w:trPr>
          <w:cantSplit/>
        </w:trPr>
        <w:tc>
          <w:tcPr>
            <w:tcW w:w="2700" w:type="dxa"/>
          </w:tcPr>
          <w:p w14:paraId="2DBD27B7" w14:textId="77777777" w:rsidR="007476D6" w:rsidRPr="00297A65" w:rsidRDefault="007476D6" w:rsidP="000406A0">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tcPr>
          <w:p w14:paraId="4CA97537"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lang w:val="en-US" w:bidi="th-TH"/>
              </w:rPr>
              <w:t>-</w:t>
            </w:r>
          </w:p>
        </w:tc>
        <w:tc>
          <w:tcPr>
            <w:tcW w:w="268" w:type="dxa"/>
          </w:tcPr>
          <w:p w14:paraId="1C02A1BD"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Pr>
          <w:p w14:paraId="2C039293"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201ACCBF"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Pr>
          <w:p w14:paraId="3F2D8FD5"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51F3AD0E"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Pr>
          <w:p w14:paraId="0C42C14A" w14:textId="77777777" w:rsidR="007476D6" w:rsidRPr="00297A65" w:rsidRDefault="007476D6" w:rsidP="000406A0">
            <w:pPr>
              <w:tabs>
                <w:tab w:val="decimal" w:pos="745"/>
              </w:tabs>
              <w:spacing w:line="240" w:lineRule="exact"/>
              <w:ind w:left="-130"/>
              <w:rPr>
                <w:rFonts w:ascii="CordiaUPC" w:hAnsi="CordiaUPC" w:cs="CordiaUPC"/>
                <w:sz w:val="24"/>
                <w:szCs w:val="24"/>
              </w:rPr>
            </w:pPr>
            <w:r>
              <w:rPr>
                <w:rFonts w:ascii="CordiaUPC" w:hAnsi="CordiaUPC" w:cs="CordiaUPC"/>
                <w:sz w:val="24"/>
                <w:szCs w:val="24"/>
              </w:rPr>
              <w:t>-</w:t>
            </w:r>
          </w:p>
        </w:tc>
        <w:tc>
          <w:tcPr>
            <w:tcW w:w="284" w:type="dxa"/>
          </w:tcPr>
          <w:p w14:paraId="77FDE721"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Pr>
          <w:p w14:paraId="6298E67B"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21,943</w:t>
            </w:r>
          </w:p>
        </w:tc>
        <w:tc>
          <w:tcPr>
            <w:tcW w:w="236" w:type="dxa"/>
          </w:tcPr>
          <w:p w14:paraId="1ECEE283"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Pr>
          <w:p w14:paraId="01D48FAA"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21,943</w:t>
            </w:r>
          </w:p>
        </w:tc>
      </w:tr>
      <w:tr w:rsidR="007476D6" w:rsidRPr="00297A65" w14:paraId="46DDF1CA" w14:textId="77777777" w:rsidTr="000406A0">
        <w:trPr>
          <w:cantSplit/>
        </w:trPr>
        <w:tc>
          <w:tcPr>
            <w:tcW w:w="2700" w:type="dxa"/>
          </w:tcPr>
          <w:p w14:paraId="2FF43CAA"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Interbank and money market </w:t>
            </w:r>
            <w:r>
              <w:rPr>
                <w:rFonts w:ascii="CordiaUPC" w:hAnsi="CordiaUPC" w:cs="CordiaUPC"/>
                <w:sz w:val="24"/>
                <w:szCs w:val="24"/>
                <w:lang w:val="en-US" w:bidi="th-TH"/>
              </w:rPr>
              <w:t>items</w:t>
            </w:r>
          </w:p>
          <w:p w14:paraId="47C80E23"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60D34063"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lang w:val="en-US"/>
              </w:rPr>
              <w:t>23,308</w:t>
            </w:r>
          </w:p>
        </w:tc>
        <w:tc>
          <w:tcPr>
            <w:tcW w:w="268" w:type="dxa"/>
          </w:tcPr>
          <w:p w14:paraId="2359F07B"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4C6B6258"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r>
              <w:rPr>
                <w:rFonts w:ascii="CordiaUPC" w:hAnsi="CordiaUPC" w:cs="CordiaUPC"/>
                <w:sz w:val="24"/>
                <w:szCs w:val="24"/>
                <w:lang w:val="en-US"/>
              </w:rPr>
              <w:t>187,641</w:t>
            </w:r>
          </w:p>
        </w:tc>
        <w:tc>
          <w:tcPr>
            <w:tcW w:w="236" w:type="dxa"/>
          </w:tcPr>
          <w:p w14:paraId="4EA8A4A2"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6C0AC73"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r>
              <w:rPr>
                <w:rFonts w:ascii="CordiaUPC" w:hAnsi="CordiaUPC" w:cs="CordiaUPC"/>
                <w:sz w:val="24"/>
                <w:szCs w:val="24"/>
                <w:lang w:val="en-US"/>
              </w:rPr>
              <w:t>290</w:t>
            </w:r>
          </w:p>
        </w:tc>
        <w:tc>
          <w:tcPr>
            <w:tcW w:w="284" w:type="dxa"/>
          </w:tcPr>
          <w:p w14:paraId="18A48A34"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7B5698DF"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84" w:type="dxa"/>
          </w:tcPr>
          <w:p w14:paraId="443394C1"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09DE7FC4"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36" w:type="dxa"/>
          </w:tcPr>
          <w:p w14:paraId="37D838E7"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7D0BC052"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r>
              <w:rPr>
                <w:rFonts w:ascii="CordiaUPC" w:hAnsi="CordiaUPC" w:cs="CordiaUPC"/>
                <w:sz w:val="24"/>
                <w:szCs w:val="24"/>
                <w:lang w:val="en-US"/>
              </w:rPr>
              <w:t>211,239</w:t>
            </w:r>
          </w:p>
        </w:tc>
      </w:tr>
      <w:tr w:rsidR="007476D6" w:rsidRPr="00297A65" w14:paraId="51A58E4A" w14:textId="77777777" w:rsidTr="000406A0">
        <w:trPr>
          <w:cantSplit/>
        </w:trPr>
        <w:tc>
          <w:tcPr>
            <w:tcW w:w="2700" w:type="dxa"/>
          </w:tcPr>
          <w:p w14:paraId="4B91B0B8" w14:textId="77777777" w:rsidR="007476D6" w:rsidRDefault="007476D6" w:rsidP="000406A0">
            <w:pPr>
              <w:spacing w:line="240" w:lineRule="exac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2F35509F" w14:textId="77777777" w:rsidR="007476D6" w:rsidRPr="00297A65" w:rsidRDefault="007476D6" w:rsidP="000406A0">
            <w:pPr>
              <w:spacing w:line="240" w:lineRule="exac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2B62AC12"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68" w:type="dxa"/>
          </w:tcPr>
          <w:p w14:paraId="036FECE2"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7DF525F"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r>
              <w:rPr>
                <w:rFonts w:ascii="CordiaUPC" w:hAnsi="CordiaUPC" w:cs="CordiaUPC"/>
                <w:sz w:val="24"/>
                <w:szCs w:val="24"/>
                <w:lang w:val="en-US"/>
              </w:rPr>
              <w:t>314</w:t>
            </w:r>
          </w:p>
        </w:tc>
        <w:tc>
          <w:tcPr>
            <w:tcW w:w="236" w:type="dxa"/>
          </w:tcPr>
          <w:p w14:paraId="4D67F029"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2775333B"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r>
              <w:rPr>
                <w:rFonts w:ascii="CordiaUPC" w:hAnsi="CordiaUPC" w:cs="CordiaUPC"/>
                <w:sz w:val="24"/>
                <w:szCs w:val="24"/>
                <w:lang w:val="en-US"/>
              </w:rPr>
              <w:t>2,270</w:t>
            </w:r>
          </w:p>
        </w:tc>
        <w:tc>
          <w:tcPr>
            <w:tcW w:w="284" w:type="dxa"/>
          </w:tcPr>
          <w:p w14:paraId="563B2C3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992" w:type="dxa"/>
            <w:vAlign w:val="bottom"/>
          </w:tcPr>
          <w:p w14:paraId="371BDBED"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r>
              <w:rPr>
                <w:rFonts w:ascii="CordiaUPC" w:hAnsi="CordiaUPC" w:cs="CordiaUPC"/>
                <w:sz w:val="24"/>
                <w:szCs w:val="24"/>
                <w:lang w:val="en-US"/>
              </w:rPr>
              <w:t>830</w:t>
            </w:r>
          </w:p>
        </w:tc>
        <w:tc>
          <w:tcPr>
            <w:tcW w:w="284" w:type="dxa"/>
          </w:tcPr>
          <w:p w14:paraId="42D0D170"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en-US" w:bidi="th-TH"/>
              </w:rPr>
            </w:pPr>
          </w:p>
        </w:tc>
        <w:tc>
          <w:tcPr>
            <w:tcW w:w="1008" w:type="dxa"/>
            <w:vAlign w:val="bottom"/>
          </w:tcPr>
          <w:p w14:paraId="5FFF9452"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r>
              <w:rPr>
                <w:rFonts w:ascii="CordiaUPC" w:hAnsi="CordiaUPC" w:cs="CordiaUPC"/>
                <w:sz w:val="24"/>
                <w:szCs w:val="24"/>
                <w:lang w:val="en-US"/>
              </w:rPr>
              <w:t>374</w:t>
            </w:r>
            <w:r w:rsidRPr="00297A65">
              <w:rPr>
                <w:rFonts w:ascii="CordiaUPC" w:hAnsi="CordiaUPC" w:cs="CordiaUPC" w:hint="cs"/>
                <w:sz w:val="24"/>
                <w:szCs w:val="24"/>
                <w:vertAlign w:val="superscript"/>
              </w:rPr>
              <w:t>(2)</w:t>
            </w:r>
          </w:p>
        </w:tc>
        <w:tc>
          <w:tcPr>
            <w:tcW w:w="236" w:type="dxa"/>
          </w:tcPr>
          <w:p w14:paraId="6AE9F770"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vAlign w:val="bottom"/>
          </w:tcPr>
          <w:p w14:paraId="2CC661E0"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r>
              <w:rPr>
                <w:rFonts w:ascii="CordiaUPC" w:hAnsi="CordiaUPC" w:cs="CordiaUPC"/>
                <w:sz w:val="24"/>
                <w:szCs w:val="24"/>
                <w:lang w:val="en-US"/>
              </w:rPr>
              <w:t>3,788</w:t>
            </w:r>
          </w:p>
        </w:tc>
      </w:tr>
      <w:tr w:rsidR="007476D6" w:rsidRPr="00297A65" w14:paraId="4B7E3AD4" w14:textId="77777777" w:rsidTr="000406A0">
        <w:trPr>
          <w:cantSplit/>
        </w:trPr>
        <w:tc>
          <w:tcPr>
            <w:tcW w:w="2700" w:type="dxa"/>
          </w:tcPr>
          <w:p w14:paraId="57508466"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46F41CE3"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p>
        </w:tc>
        <w:tc>
          <w:tcPr>
            <w:tcW w:w="268" w:type="dxa"/>
          </w:tcPr>
          <w:p w14:paraId="1E05168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43DAEED"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p>
        </w:tc>
        <w:tc>
          <w:tcPr>
            <w:tcW w:w="236" w:type="dxa"/>
          </w:tcPr>
          <w:p w14:paraId="0D6CA64C"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1C34702D"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p>
        </w:tc>
        <w:tc>
          <w:tcPr>
            <w:tcW w:w="284" w:type="dxa"/>
          </w:tcPr>
          <w:p w14:paraId="22C03B87"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992" w:type="dxa"/>
            <w:vAlign w:val="bottom"/>
          </w:tcPr>
          <w:p w14:paraId="43B860F7"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p>
        </w:tc>
        <w:tc>
          <w:tcPr>
            <w:tcW w:w="284" w:type="dxa"/>
          </w:tcPr>
          <w:p w14:paraId="136CC30B"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cs/>
                <w:lang w:val="th-TH" w:bidi="th-TH"/>
              </w:rPr>
            </w:pPr>
          </w:p>
        </w:tc>
        <w:tc>
          <w:tcPr>
            <w:tcW w:w="1008" w:type="dxa"/>
            <w:vAlign w:val="bottom"/>
          </w:tcPr>
          <w:p w14:paraId="4E833245"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p>
        </w:tc>
        <w:tc>
          <w:tcPr>
            <w:tcW w:w="236" w:type="dxa"/>
          </w:tcPr>
          <w:p w14:paraId="1A2C6087"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Pr>
          <w:p w14:paraId="337FDE41"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p>
        </w:tc>
      </w:tr>
      <w:tr w:rsidR="007476D6" w:rsidRPr="00297A65" w14:paraId="56FAACE6" w14:textId="77777777" w:rsidTr="000406A0">
        <w:trPr>
          <w:cantSplit/>
        </w:trPr>
        <w:tc>
          <w:tcPr>
            <w:tcW w:w="2700" w:type="dxa"/>
          </w:tcPr>
          <w:p w14:paraId="44A3C157" w14:textId="77777777" w:rsidR="007476D6" w:rsidRPr="00297A65" w:rsidRDefault="007476D6" w:rsidP="000406A0">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AMC</w:t>
            </w:r>
          </w:p>
        </w:tc>
        <w:tc>
          <w:tcPr>
            <w:tcW w:w="1001" w:type="dxa"/>
            <w:vAlign w:val="bottom"/>
          </w:tcPr>
          <w:p w14:paraId="593CF6C7"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2D417C6"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6DA0B47C"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35</w:t>
            </w:r>
          </w:p>
        </w:tc>
        <w:tc>
          <w:tcPr>
            <w:tcW w:w="236" w:type="dxa"/>
            <w:vAlign w:val="bottom"/>
          </w:tcPr>
          <w:p w14:paraId="4938E3A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2683033F"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569</w:t>
            </w:r>
          </w:p>
        </w:tc>
        <w:tc>
          <w:tcPr>
            <w:tcW w:w="284" w:type="dxa"/>
            <w:vAlign w:val="bottom"/>
          </w:tcPr>
          <w:p w14:paraId="0B203F7D"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6F304957"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17</w:t>
            </w:r>
          </w:p>
        </w:tc>
        <w:tc>
          <w:tcPr>
            <w:tcW w:w="284" w:type="dxa"/>
            <w:vAlign w:val="bottom"/>
          </w:tcPr>
          <w:p w14:paraId="2A7A91E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3B3B4792"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C3575EA"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59F995F5"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621</w:t>
            </w:r>
          </w:p>
        </w:tc>
      </w:tr>
      <w:tr w:rsidR="007476D6" w:rsidRPr="00297A65" w14:paraId="6F40447A" w14:textId="77777777" w:rsidTr="000406A0">
        <w:trPr>
          <w:cantSplit/>
        </w:trPr>
        <w:tc>
          <w:tcPr>
            <w:tcW w:w="2700" w:type="dxa"/>
          </w:tcPr>
          <w:p w14:paraId="69C7C5AD" w14:textId="77777777" w:rsidR="007476D6" w:rsidRPr="00297A65" w:rsidRDefault="007476D6" w:rsidP="000406A0">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2FF75AAF"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101</w:t>
            </w:r>
          </w:p>
        </w:tc>
        <w:tc>
          <w:tcPr>
            <w:tcW w:w="268" w:type="dxa"/>
            <w:vAlign w:val="bottom"/>
          </w:tcPr>
          <w:p w14:paraId="3F5EC770"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3215E1B0"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27,806</w:t>
            </w:r>
          </w:p>
        </w:tc>
        <w:tc>
          <w:tcPr>
            <w:tcW w:w="236" w:type="dxa"/>
            <w:vAlign w:val="bottom"/>
          </w:tcPr>
          <w:p w14:paraId="0C7FFA27"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24AC5C26"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103,476</w:t>
            </w:r>
          </w:p>
        </w:tc>
        <w:tc>
          <w:tcPr>
            <w:tcW w:w="284" w:type="dxa"/>
            <w:vAlign w:val="bottom"/>
          </w:tcPr>
          <w:p w14:paraId="0357D73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BE79E9C"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830</w:t>
            </w:r>
          </w:p>
        </w:tc>
        <w:tc>
          <w:tcPr>
            <w:tcW w:w="284" w:type="dxa"/>
            <w:vAlign w:val="bottom"/>
          </w:tcPr>
          <w:p w14:paraId="5FBCB3C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65495206"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8DC98A1"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51D83A45"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132,213</w:t>
            </w:r>
          </w:p>
        </w:tc>
      </w:tr>
      <w:tr w:rsidR="007476D6" w:rsidRPr="00297A65" w14:paraId="30EE03E5" w14:textId="77777777" w:rsidTr="000406A0">
        <w:trPr>
          <w:cantSplit/>
        </w:trPr>
        <w:tc>
          <w:tcPr>
            <w:tcW w:w="2700" w:type="dxa"/>
          </w:tcPr>
          <w:p w14:paraId="0F8FED3E" w14:textId="77777777" w:rsidR="007476D6" w:rsidRPr="00297A65" w:rsidRDefault="007476D6" w:rsidP="000406A0">
            <w:pPr>
              <w:tabs>
                <w:tab w:val="left" w:pos="347"/>
              </w:tabs>
              <w:spacing w:line="240" w:lineRule="exac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equity instruments </w:t>
            </w:r>
            <w:r w:rsidRPr="00297A65">
              <w:rPr>
                <w:rFonts w:ascii="CordiaUPC" w:eastAsia="Times New Roman" w:hAnsi="CordiaUPC" w:cs="CordiaUPC" w:hint="cs"/>
                <w:sz w:val="24"/>
                <w:szCs w:val="24"/>
                <w:lang w:eastAsia="zh-CN"/>
              </w:rPr>
              <w:tab/>
              <w:t>designated at FVOCI</w:t>
            </w:r>
          </w:p>
        </w:tc>
        <w:tc>
          <w:tcPr>
            <w:tcW w:w="1001" w:type="dxa"/>
            <w:vAlign w:val="bottom"/>
          </w:tcPr>
          <w:p w14:paraId="1F8D0CD0"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1313E4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592E5ABE"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25C1306"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0152B6FC"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5D4280F1"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B597B83"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12E42D5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56ACAA97"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1,517</w:t>
            </w:r>
            <w:r w:rsidRPr="00297A65">
              <w:rPr>
                <w:rFonts w:ascii="CordiaUPC" w:hAnsi="CordiaUPC" w:cs="CordiaUPC" w:hint="cs"/>
                <w:sz w:val="24"/>
                <w:szCs w:val="24"/>
                <w:vertAlign w:val="superscript"/>
              </w:rPr>
              <w:t>(2)</w:t>
            </w:r>
          </w:p>
        </w:tc>
        <w:tc>
          <w:tcPr>
            <w:tcW w:w="236" w:type="dxa"/>
            <w:vAlign w:val="bottom"/>
          </w:tcPr>
          <w:p w14:paraId="391934FA"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71237A9"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1,517</w:t>
            </w:r>
          </w:p>
        </w:tc>
      </w:tr>
      <w:tr w:rsidR="007476D6" w:rsidRPr="00297A65" w14:paraId="7AA5448E" w14:textId="77777777" w:rsidTr="000406A0">
        <w:trPr>
          <w:cantSplit/>
        </w:trPr>
        <w:tc>
          <w:tcPr>
            <w:tcW w:w="2700" w:type="dxa"/>
          </w:tcPr>
          <w:p w14:paraId="36183631" w14:textId="77777777" w:rsidR="007476D6" w:rsidRPr="00297A65" w:rsidRDefault="007476D6" w:rsidP="000406A0">
            <w:pPr>
              <w:spacing w:line="240" w:lineRule="exact"/>
              <w:ind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59E3D303"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 net</w:t>
            </w:r>
          </w:p>
        </w:tc>
        <w:tc>
          <w:tcPr>
            <w:tcW w:w="1001" w:type="dxa"/>
            <w:vAlign w:val="bottom"/>
          </w:tcPr>
          <w:p w14:paraId="1422F26F"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BBB45B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7A6E82ED"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CA1AB31"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6131629F"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3EA1564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4E781745"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021895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519F5959"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8,599</w:t>
            </w:r>
            <w:r w:rsidRPr="00297A65">
              <w:rPr>
                <w:rFonts w:ascii="CordiaUPC" w:hAnsi="CordiaUPC" w:cs="CordiaUPC" w:hint="cs"/>
                <w:sz w:val="24"/>
                <w:szCs w:val="24"/>
                <w:vertAlign w:val="superscript"/>
              </w:rPr>
              <w:t>(</w:t>
            </w:r>
            <w:r>
              <w:rPr>
                <w:rFonts w:ascii="CordiaUPC" w:hAnsi="CordiaUPC" w:cs="CordiaUPC"/>
                <w:sz w:val="24"/>
                <w:szCs w:val="24"/>
                <w:vertAlign w:val="superscript"/>
              </w:rPr>
              <w:t>2</w:t>
            </w:r>
            <w:r w:rsidRPr="00297A65">
              <w:rPr>
                <w:rFonts w:ascii="CordiaUPC" w:hAnsi="CordiaUPC" w:cs="CordiaUPC" w:hint="cs"/>
                <w:sz w:val="24"/>
                <w:szCs w:val="24"/>
                <w:vertAlign w:val="superscript"/>
              </w:rPr>
              <w:t>)</w:t>
            </w:r>
          </w:p>
        </w:tc>
        <w:tc>
          <w:tcPr>
            <w:tcW w:w="236" w:type="dxa"/>
            <w:vAlign w:val="bottom"/>
          </w:tcPr>
          <w:p w14:paraId="69339DBF"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7C37903C"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8,599</w:t>
            </w:r>
          </w:p>
        </w:tc>
      </w:tr>
      <w:tr w:rsidR="007476D6" w:rsidRPr="00297A65" w14:paraId="4824D41E" w14:textId="77777777" w:rsidTr="000406A0">
        <w:trPr>
          <w:cantSplit/>
        </w:trPr>
        <w:tc>
          <w:tcPr>
            <w:tcW w:w="2700" w:type="dxa"/>
          </w:tcPr>
          <w:p w14:paraId="3143F80B" w14:textId="77777777" w:rsidR="007476D6" w:rsidRDefault="007476D6" w:rsidP="000406A0">
            <w:pPr>
              <w:spacing w:line="240" w:lineRule="exac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178F8C99" w14:textId="77777777" w:rsidR="007476D6" w:rsidRPr="00297A65" w:rsidRDefault="007476D6" w:rsidP="000406A0">
            <w:pPr>
              <w:spacing w:line="240" w:lineRule="exac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791191CF" w14:textId="77777777" w:rsidR="007476D6" w:rsidRPr="00297A65" w:rsidRDefault="007476D6" w:rsidP="000406A0">
            <w:pPr>
              <w:tabs>
                <w:tab w:val="decimal" w:pos="752"/>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118,447</w:t>
            </w:r>
          </w:p>
        </w:tc>
        <w:tc>
          <w:tcPr>
            <w:tcW w:w="268" w:type="dxa"/>
            <w:vAlign w:val="bottom"/>
          </w:tcPr>
          <w:p w14:paraId="3213B64D"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39456471" w14:textId="77777777" w:rsidR="007476D6" w:rsidRPr="00297A65" w:rsidRDefault="007476D6" w:rsidP="000406A0">
            <w:pPr>
              <w:tabs>
                <w:tab w:val="decimal" w:pos="616"/>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423,422</w:t>
            </w:r>
          </w:p>
        </w:tc>
        <w:tc>
          <w:tcPr>
            <w:tcW w:w="236" w:type="dxa"/>
            <w:vAlign w:val="bottom"/>
          </w:tcPr>
          <w:p w14:paraId="362B0CEE"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2C9BE40C" w14:textId="77777777" w:rsidR="007476D6" w:rsidRPr="00297A65" w:rsidRDefault="007476D6" w:rsidP="000406A0">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433,288</w:t>
            </w:r>
          </w:p>
        </w:tc>
        <w:tc>
          <w:tcPr>
            <w:tcW w:w="284" w:type="dxa"/>
            <w:vAlign w:val="bottom"/>
          </w:tcPr>
          <w:p w14:paraId="7388752D"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50430DD"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378,175</w:t>
            </w:r>
          </w:p>
        </w:tc>
        <w:tc>
          <w:tcPr>
            <w:tcW w:w="284" w:type="dxa"/>
            <w:vAlign w:val="bottom"/>
          </w:tcPr>
          <w:p w14:paraId="1CD36F5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766258E1" w14:textId="77777777" w:rsidR="007476D6" w:rsidRPr="00297A65" w:rsidRDefault="007476D6" w:rsidP="000406A0">
            <w:pPr>
              <w:tabs>
                <w:tab w:val="decimal" w:pos="737"/>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39,593</w:t>
            </w:r>
            <w:r w:rsidRPr="00297A65">
              <w:rPr>
                <w:rFonts w:ascii="CordiaUPC" w:hAnsi="CordiaUPC" w:cs="CordiaUPC" w:hint="cs"/>
                <w:sz w:val="24"/>
                <w:szCs w:val="24"/>
                <w:vertAlign w:val="superscript"/>
              </w:rPr>
              <w:t>(</w:t>
            </w:r>
            <w:r>
              <w:rPr>
                <w:rFonts w:ascii="CordiaUPC" w:hAnsi="CordiaUPC" w:cs="CordiaUPC"/>
                <w:sz w:val="24"/>
                <w:szCs w:val="24"/>
                <w:vertAlign w:val="superscript"/>
              </w:rPr>
              <w:t>3</w:t>
            </w:r>
            <w:r w:rsidRPr="00297A65">
              <w:rPr>
                <w:rFonts w:ascii="CordiaUPC" w:hAnsi="CordiaUPC" w:cs="CordiaUPC" w:hint="cs"/>
                <w:sz w:val="24"/>
                <w:szCs w:val="24"/>
                <w:vertAlign w:val="superscript"/>
              </w:rPr>
              <w:t>)</w:t>
            </w:r>
          </w:p>
        </w:tc>
        <w:tc>
          <w:tcPr>
            <w:tcW w:w="236" w:type="dxa"/>
            <w:vAlign w:val="bottom"/>
          </w:tcPr>
          <w:p w14:paraId="35F8A381" w14:textId="77777777" w:rsidR="007476D6" w:rsidRPr="00297A65" w:rsidRDefault="007476D6" w:rsidP="000406A0">
            <w:pPr>
              <w:tabs>
                <w:tab w:val="decimal" w:pos="884"/>
              </w:tabs>
              <w:spacing w:line="240" w:lineRule="exact"/>
              <w:ind w:left="-130" w:right="-108"/>
              <w:rPr>
                <w:rFonts w:ascii="CordiaUPC" w:hAnsi="CordiaUPC" w:cs="CordiaUPC"/>
                <w:sz w:val="24"/>
                <w:szCs w:val="24"/>
                <w:cs/>
                <w:lang w:bidi="th-TH"/>
              </w:rPr>
            </w:pPr>
          </w:p>
        </w:tc>
        <w:tc>
          <w:tcPr>
            <w:tcW w:w="1024" w:type="dxa"/>
            <w:gridSpan w:val="2"/>
            <w:vAlign w:val="bottom"/>
          </w:tcPr>
          <w:p w14:paraId="1EA557C5" w14:textId="77777777" w:rsidR="007476D6" w:rsidRPr="00297A65" w:rsidRDefault="007476D6" w:rsidP="000406A0">
            <w:pPr>
              <w:tabs>
                <w:tab w:val="decimal" w:pos="750"/>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1,392,925</w:t>
            </w:r>
          </w:p>
        </w:tc>
      </w:tr>
      <w:tr w:rsidR="007476D6" w:rsidRPr="00297A65" w14:paraId="5D599CE8" w14:textId="77777777" w:rsidTr="000406A0">
        <w:trPr>
          <w:cantSplit/>
        </w:trPr>
        <w:tc>
          <w:tcPr>
            <w:tcW w:w="2700" w:type="dxa"/>
          </w:tcPr>
          <w:p w14:paraId="47EA5B8A"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04C69268" w14:textId="77777777" w:rsidR="007476D6" w:rsidRPr="00297A65" w:rsidRDefault="007476D6" w:rsidP="000406A0">
            <w:pPr>
              <w:tabs>
                <w:tab w:val="decimal" w:pos="752"/>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597</w:t>
            </w:r>
          </w:p>
        </w:tc>
        <w:tc>
          <w:tcPr>
            <w:tcW w:w="268" w:type="dxa"/>
            <w:vAlign w:val="bottom"/>
          </w:tcPr>
          <w:p w14:paraId="50EB480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Borders>
              <w:bottom w:val="single" w:sz="4" w:space="0" w:color="auto"/>
            </w:tcBorders>
            <w:vAlign w:val="bottom"/>
          </w:tcPr>
          <w:p w14:paraId="6D36B00B" w14:textId="77777777" w:rsidR="007476D6" w:rsidRPr="00297A65" w:rsidRDefault="007476D6" w:rsidP="000406A0">
            <w:pPr>
              <w:tabs>
                <w:tab w:val="decimal" w:pos="616"/>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1,048</w:t>
            </w:r>
          </w:p>
        </w:tc>
        <w:tc>
          <w:tcPr>
            <w:tcW w:w="236" w:type="dxa"/>
            <w:vAlign w:val="bottom"/>
          </w:tcPr>
          <w:p w14:paraId="660C9A18"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Borders>
              <w:bottom w:val="single" w:sz="4" w:space="0" w:color="auto"/>
            </w:tcBorders>
            <w:vAlign w:val="bottom"/>
          </w:tcPr>
          <w:p w14:paraId="0C806D8D" w14:textId="77777777" w:rsidR="007476D6" w:rsidRPr="00297A65" w:rsidRDefault="007476D6" w:rsidP="000406A0">
            <w:pPr>
              <w:tabs>
                <w:tab w:val="decimal" w:pos="648"/>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w:t>
            </w:r>
          </w:p>
        </w:tc>
        <w:tc>
          <w:tcPr>
            <w:tcW w:w="284" w:type="dxa"/>
            <w:vAlign w:val="bottom"/>
          </w:tcPr>
          <w:p w14:paraId="35F7841A"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Borders>
              <w:bottom w:val="single" w:sz="4" w:space="0" w:color="auto"/>
            </w:tcBorders>
            <w:vAlign w:val="bottom"/>
          </w:tcPr>
          <w:p w14:paraId="7393B707" w14:textId="77777777" w:rsidR="007476D6" w:rsidRPr="00297A65" w:rsidRDefault="007476D6" w:rsidP="000406A0">
            <w:pPr>
              <w:tabs>
                <w:tab w:val="decimal" w:pos="745"/>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208</w:t>
            </w:r>
          </w:p>
        </w:tc>
        <w:tc>
          <w:tcPr>
            <w:tcW w:w="284" w:type="dxa"/>
            <w:vAlign w:val="bottom"/>
          </w:tcPr>
          <w:p w14:paraId="04E182B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Borders>
              <w:bottom w:val="single" w:sz="4" w:space="0" w:color="auto"/>
            </w:tcBorders>
            <w:vAlign w:val="bottom"/>
          </w:tcPr>
          <w:p w14:paraId="5A60E4B9" w14:textId="77777777" w:rsidR="007476D6" w:rsidRPr="00297A65" w:rsidRDefault="007476D6" w:rsidP="000406A0">
            <w:pPr>
              <w:tabs>
                <w:tab w:val="decimal" w:pos="737"/>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10,469</w:t>
            </w:r>
          </w:p>
        </w:tc>
        <w:tc>
          <w:tcPr>
            <w:tcW w:w="236" w:type="dxa"/>
            <w:vAlign w:val="bottom"/>
          </w:tcPr>
          <w:p w14:paraId="52336E2A" w14:textId="77777777" w:rsidR="007476D6" w:rsidRPr="00297A65" w:rsidRDefault="007476D6" w:rsidP="000406A0">
            <w:pPr>
              <w:tabs>
                <w:tab w:val="decimal" w:pos="884"/>
              </w:tabs>
              <w:spacing w:line="24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1A161CBF" w14:textId="77777777" w:rsidR="007476D6" w:rsidRPr="00297A65" w:rsidRDefault="007476D6" w:rsidP="000406A0">
            <w:pPr>
              <w:tabs>
                <w:tab w:val="decimal" w:pos="750"/>
              </w:tabs>
              <w:spacing w:line="240" w:lineRule="exact"/>
              <w:ind w:left="-130" w:right="-108"/>
              <w:rPr>
                <w:rFonts w:ascii="CordiaUPC" w:hAnsi="CordiaUPC" w:cs="CordiaUPC"/>
                <w:sz w:val="24"/>
                <w:szCs w:val="24"/>
                <w:cs/>
                <w:lang w:bidi="th-TH"/>
              </w:rPr>
            </w:pPr>
            <w:r>
              <w:rPr>
                <w:rFonts w:ascii="CordiaUPC" w:hAnsi="CordiaUPC" w:cs="CordiaUPC"/>
                <w:sz w:val="24"/>
                <w:szCs w:val="24"/>
                <w:lang w:bidi="th-TH"/>
              </w:rPr>
              <w:t>12,322</w:t>
            </w:r>
          </w:p>
        </w:tc>
      </w:tr>
      <w:tr w:rsidR="007476D6" w:rsidRPr="00297A65" w14:paraId="7615682E" w14:textId="77777777" w:rsidTr="000406A0">
        <w:trPr>
          <w:cantSplit/>
        </w:trPr>
        <w:tc>
          <w:tcPr>
            <w:tcW w:w="2700" w:type="dxa"/>
          </w:tcPr>
          <w:p w14:paraId="51E56219" w14:textId="77777777" w:rsidR="007476D6" w:rsidRPr="00297A65" w:rsidRDefault="007476D6" w:rsidP="000406A0">
            <w:pPr>
              <w:spacing w:line="240" w:lineRule="exac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F12F8C" w14:textId="77777777" w:rsidR="007476D6" w:rsidRPr="00297A65" w:rsidRDefault="007476D6" w:rsidP="000406A0">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142,453</w:t>
            </w:r>
          </w:p>
        </w:tc>
        <w:tc>
          <w:tcPr>
            <w:tcW w:w="268" w:type="dxa"/>
          </w:tcPr>
          <w:p w14:paraId="2AB9FF3A"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3C812717" w14:textId="77777777" w:rsidR="007476D6" w:rsidRPr="00297A65" w:rsidRDefault="007476D6" w:rsidP="000406A0">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640,266</w:t>
            </w:r>
          </w:p>
        </w:tc>
        <w:tc>
          <w:tcPr>
            <w:tcW w:w="236" w:type="dxa"/>
          </w:tcPr>
          <w:p w14:paraId="41C58116"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50F5F9C4" w14:textId="77777777" w:rsidR="007476D6" w:rsidRPr="00297A65" w:rsidRDefault="007476D6" w:rsidP="000406A0">
            <w:pPr>
              <w:tabs>
                <w:tab w:val="decimal" w:pos="648"/>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539,893</w:t>
            </w:r>
          </w:p>
        </w:tc>
        <w:tc>
          <w:tcPr>
            <w:tcW w:w="284" w:type="dxa"/>
          </w:tcPr>
          <w:p w14:paraId="077BA6B4"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single" w:sz="4" w:space="0" w:color="auto"/>
            </w:tcBorders>
          </w:tcPr>
          <w:p w14:paraId="2DB6FA58" w14:textId="77777777" w:rsidR="007476D6" w:rsidRPr="00297A65" w:rsidRDefault="007476D6" w:rsidP="000406A0">
            <w:pPr>
              <w:tabs>
                <w:tab w:val="decimal" w:pos="745"/>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380,060</w:t>
            </w:r>
          </w:p>
        </w:tc>
        <w:tc>
          <w:tcPr>
            <w:tcW w:w="284" w:type="dxa"/>
          </w:tcPr>
          <w:p w14:paraId="5FAEC939"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single" w:sz="4" w:space="0" w:color="auto"/>
            </w:tcBorders>
          </w:tcPr>
          <w:p w14:paraId="4F6A85F1" w14:textId="77777777" w:rsidR="007476D6" w:rsidRPr="00297A65" w:rsidRDefault="007476D6" w:rsidP="000406A0">
            <w:pPr>
              <w:tabs>
                <w:tab w:val="decimal" w:pos="737"/>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82,495</w:t>
            </w:r>
          </w:p>
        </w:tc>
        <w:tc>
          <w:tcPr>
            <w:tcW w:w="236" w:type="dxa"/>
          </w:tcPr>
          <w:p w14:paraId="44A16084" w14:textId="77777777" w:rsidR="007476D6" w:rsidRPr="00297A65" w:rsidRDefault="007476D6" w:rsidP="000406A0">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7E008C5B" w14:textId="77777777" w:rsidR="007476D6" w:rsidRPr="00297A65" w:rsidRDefault="007476D6" w:rsidP="000406A0">
            <w:pPr>
              <w:tabs>
                <w:tab w:val="decimal" w:pos="750"/>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1,785,167</w:t>
            </w:r>
          </w:p>
        </w:tc>
      </w:tr>
      <w:tr w:rsidR="007476D6" w:rsidRPr="00297A65" w14:paraId="1EB9F5A0" w14:textId="77777777" w:rsidTr="000406A0">
        <w:trPr>
          <w:cantSplit/>
          <w:trHeight w:val="136"/>
        </w:trPr>
        <w:tc>
          <w:tcPr>
            <w:tcW w:w="2700" w:type="dxa"/>
          </w:tcPr>
          <w:p w14:paraId="2E4AA6EC"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00F2691B"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p>
        </w:tc>
        <w:tc>
          <w:tcPr>
            <w:tcW w:w="268" w:type="dxa"/>
          </w:tcPr>
          <w:p w14:paraId="6EB6DB37"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804C5D6"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p>
        </w:tc>
        <w:tc>
          <w:tcPr>
            <w:tcW w:w="236" w:type="dxa"/>
          </w:tcPr>
          <w:p w14:paraId="6A26AE08"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68EF5C85"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p>
        </w:tc>
        <w:tc>
          <w:tcPr>
            <w:tcW w:w="284" w:type="dxa"/>
          </w:tcPr>
          <w:p w14:paraId="41BD3E92"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single" w:sz="4" w:space="0" w:color="auto"/>
            </w:tcBorders>
            <w:vAlign w:val="bottom"/>
          </w:tcPr>
          <w:p w14:paraId="1416423B"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p>
        </w:tc>
        <w:tc>
          <w:tcPr>
            <w:tcW w:w="284" w:type="dxa"/>
          </w:tcPr>
          <w:p w14:paraId="34F7871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single" w:sz="4" w:space="0" w:color="auto"/>
            </w:tcBorders>
            <w:vAlign w:val="bottom"/>
          </w:tcPr>
          <w:p w14:paraId="17060C92"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p>
        </w:tc>
        <w:tc>
          <w:tcPr>
            <w:tcW w:w="236" w:type="dxa"/>
          </w:tcPr>
          <w:p w14:paraId="5E1CEBA5"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tcBorders>
          </w:tcPr>
          <w:p w14:paraId="1688F209"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p>
        </w:tc>
      </w:tr>
      <w:tr w:rsidR="007476D6" w:rsidRPr="00297A65" w14:paraId="23BADA4B" w14:textId="77777777" w:rsidTr="000406A0">
        <w:trPr>
          <w:cantSplit/>
        </w:trPr>
        <w:tc>
          <w:tcPr>
            <w:tcW w:w="2700" w:type="dxa"/>
          </w:tcPr>
          <w:p w14:paraId="5F10B0FF" w14:textId="77777777" w:rsidR="007476D6" w:rsidRPr="00297A65" w:rsidRDefault="007476D6" w:rsidP="000406A0">
            <w:pPr>
              <w:spacing w:line="240" w:lineRule="exac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1E63177B"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p>
        </w:tc>
        <w:tc>
          <w:tcPr>
            <w:tcW w:w="268" w:type="dxa"/>
          </w:tcPr>
          <w:p w14:paraId="5A88924A"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460FB19"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p>
        </w:tc>
        <w:tc>
          <w:tcPr>
            <w:tcW w:w="236" w:type="dxa"/>
          </w:tcPr>
          <w:p w14:paraId="578DBC3B"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737B0E94"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p>
        </w:tc>
        <w:tc>
          <w:tcPr>
            <w:tcW w:w="284" w:type="dxa"/>
          </w:tcPr>
          <w:p w14:paraId="52EB3A3A"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vAlign w:val="bottom"/>
          </w:tcPr>
          <w:p w14:paraId="2525A3A8"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p>
        </w:tc>
        <w:tc>
          <w:tcPr>
            <w:tcW w:w="284" w:type="dxa"/>
          </w:tcPr>
          <w:p w14:paraId="30041CAE"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vAlign w:val="bottom"/>
          </w:tcPr>
          <w:p w14:paraId="28CCFEFA"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p>
        </w:tc>
        <w:tc>
          <w:tcPr>
            <w:tcW w:w="236" w:type="dxa"/>
          </w:tcPr>
          <w:p w14:paraId="5B5E8666"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Pr>
          <w:p w14:paraId="5456DF21"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p>
        </w:tc>
      </w:tr>
      <w:tr w:rsidR="007476D6" w:rsidRPr="00297A65" w14:paraId="2F7D22BD" w14:textId="77777777" w:rsidTr="000406A0">
        <w:trPr>
          <w:cantSplit/>
        </w:trPr>
        <w:tc>
          <w:tcPr>
            <w:tcW w:w="2700" w:type="dxa"/>
          </w:tcPr>
          <w:p w14:paraId="525538E6"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tcPr>
          <w:p w14:paraId="2A74BE9A"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1,186,604</w:t>
            </w:r>
          </w:p>
        </w:tc>
        <w:tc>
          <w:tcPr>
            <w:tcW w:w="268" w:type="dxa"/>
          </w:tcPr>
          <w:p w14:paraId="5BC0D4C3"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Pr>
          <w:p w14:paraId="0FAF2D3C" w14:textId="77777777" w:rsidR="007476D6" w:rsidRPr="00297A65" w:rsidRDefault="007476D6" w:rsidP="000406A0">
            <w:pPr>
              <w:tabs>
                <w:tab w:val="decimal" w:pos="616"/>
              </w:tabs>
              <w:spacing w:line="240" w:lineRule="exact"/>
              <w:ind w:right="-108"/>
              <w:rPr>
                <w:rFonts w:ascii="CordiaUPC" w:hAnsi="CordiaUPC" w:cs="CordiaUPC"/>
                <w:sz w:val="24"/>
                <w:szCs w:val="24"/>
              </w:rPr>
            </w:pPr>
            <w:r>
              <w:rPr>
                <w:rFonts w:ascii="CordiaUPC" w:hAnsi="CordiaUPC" w:cs="CordiaUPC"/>
                <w:sz w:val="24"/>
                <w:szCs w:val="24"/>
              </w:rPr>
              <w:t>177,876</w:t>
            </w:r>
          </w:p>
        </w:tc>
        <w:tc>
          <w:tcPr>
            <w:tcW w:w="236" w:type="dxa"/>
          </w:tcPr>
          <w:p w14:paraId="4E671BF5"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Pr>
          <w:p w14:paraId="64A85294"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8,928</w:t>
            </w:r>
          </w:p>
        </w:tc>
        <w:tc>
          <w:tcPr>
            <w:tcW w:w="284" w:type="dxa"/>
          </w:tcPr>
          <w:p w14:paraId="2874EA08"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Pr>
          <w:p w14:paraId="28430ED2"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tcPr>
          <w:p w14:paraId="2F9C66EE"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Pr>
          <w:p w14:paraId="1E258DBB"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21BB0D89"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Pr>
          <w:p w14:paraId="20030901"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1,373,408</w:t>
            </w:r>
          </w:p>
        </w:tc>
      </w:tr>
      <w:tr w:rsidR="007476D6" w:rsidRPr="00297A65" w14:paraId="344CB587" w14:textId="77777777" w:rsidTr="000406A0">
        <w:trPr>
          <w:cantSplit/>
        </w:trPr>
        <w:tc>
          <w:tcPr>
            <w:tcW w:w="2700" w:type="dxa"/>
          </w:tcPr>
          <w:p w14:paraId="6EAA690D"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 items</w:t>
            </w:r>
          </w:p>
        </w:tc>
        <w:tc>
          <w:tcPr>
            <w:tcW w:w="1001" w:type="dxa"/>
            <w:vAlign w:val="bottom"/>
          </w:tcPr>
          <w:p w14:paraId="1A8D0100"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31,282</w:t>
            </w:r>
          </w:p>
        </w:tc>
        <w:tc>
          <w:tcPr>
            <w:tcW w:w="268" w:type="dxa"/>
            <w:vAlign w:val="bottom"/>
          </w:tcPr>
          <w:p w14:paraId="2E6C186B"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03F19C4A"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36,942</w:t>
            </w:r>
          </w:p>
        </w:tc>
        <w:tc>
          <w:tcPr>
            <w:tcW w:w="236" w:type="dxa"/>
            <w:vAlign w:val="bottom"/>
          </w:tcPr>
          <w:p w14:paraId="6705671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5550137A"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7,685</w:t>
            </w:r>
          </w:p>
        </w:tc>
        <w:tc>
          <w:tcPr>
            <w:tcW w:w="284" w:type="dxa"/>
            <w:vAlign w:val="bottom"/>
          </w:tcPr>
          <w:p w14:paraId="7C08056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AC48208"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3FBD5488"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5D60C743"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4C937B8"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166B7AA4"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75,909</w:t>
            </w:r>
          </w:p>
        </w:tc>
      </w:tr>
      <w:tr w:rsidR="007476D6" w:rsidRPr="00297A65" w14:paraId="44C5104F" w14:textId="77777777" w:rsidTr="000406A0">
        <w:trPr>
          <w:cantSplit/>
        </w:trPr>
        <w:tc>
          <w:tcPr>
            <w:tcW w:w="2700" w:type="dxa"/>
          </w:tcPr>
          <w:p w14:paraId="7DDCCE9C"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1AEF3D52"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3,895</w:t>
            </w:r>
          </w:p>
        </w:tc>
        <w:tc>
          <w:tcPr>
            <w:tcW w:w="268" w:type="dxa"/>
            <w:vAlign w:val="bottom"/>
          </w:tcPr>
          <w:p w14:paraId="671035FF"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73F47537"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441A94F"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6608E595"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E5C739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3BCA9E34"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6723F59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6991DE13"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1C016389"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7C543012"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3,895</w:t>
            </w:r>
          </w:p>
        </w:tc>
      </w:tr>
      <w:tr w:rsidR="007476D6" w:rsidRPr="00297A65" w14:paraId="7426F2A5" w14:textId="77777777" w:rsidTr="000406A0">
        <w:trPr>
          <w:cantSplit/>
        </w:trPr>
        <w:tc>
          <w:tcPr>
            <w:tcW w:w="2700" w:type="dxa"/>
          </w:tcPr>
          <w:p w14:paraId="570F8495"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Financial liabilities designated at </w:t>
            </w:r>
          </w:p>
          <w:p w14:paraId="095E38D3"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7EB6B151"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41BD793F"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vAlign w:val="bottom"/>
          </w:tcPr>
          <w:p w14:paraId="1CE13371"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67F2975"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vAlign w:val="bottom"/>
          </w:tcPr>
          <w:p w14:paraId="576611D8"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300</w:t>
            </w:r>
          </w:p>
        </w:tc>
        <w:tc>
          <w:tcPr>
            <w:tcW w:w="284" w:type="dxa"/>
            <w:vAlign w:val="bottom"/>
          </w:tcPr>
          <w:p w14:paraId="01C768FC"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vAlign w:val="bottom"/>
          </w:tcPr>
          <w:p w14:paraId="5A133308"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132</w:t>
            </w:r>
          </w:p>
        </w:tc>
        <w:tc>
          <w:tcPr>
            <w:tcW w:w="284" w:type="dxa"/>
            <w:vAlign w:val="bottom"/>
          </w:tcPr>
          <w:p w14:paraId="2D99AF8C"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vAlign w:val="bottom"/>
          </w:tcPr>
          <w:p w14:paraId="7BF05F14"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F7C7E92"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vAlign w:val="bottom"/>
          </w:tcPr>
          <w:p w14:paraId="76108E10"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432</w:t>
            </w:r>
          </w:p>
        </w:tc>
      </w:tr>
      <w:tr w:rsidR="007476D6" w:rsidRPr="00297A65" w14:paraId="6CFAABC4" w14:textId="77777777" w:rsidTr="000406A0">
        <w:trPr>
          <w:cantSplit/>
        </w:trPr>
        <w:tc>
          <w:tcPr>
            <w:tcW w:w="2700" w:type="dxa"/>
          </w:tcPr>
          <w:p w14:paraId="1537A772" w14:textId="77777777" w:rsidR="007476D6" w:rsidRPr="00297A65" w:rsidRDefault="007476D6" w:rsidP="000406A0">
            <w:pPr>
              <w:spacing w:line="240" w:lineRule="exact"/>
              <w:ind w:left="-18" w:right="-270"/>
              <w:rPr>
                <w:rFonts w:ascii="CordiaUPC" w:hAnsi="CordiaUPC" w:cs="CordiaUPC"/>
                <w:sz w:val="24"/>
                <w:szCs w:val="24"/>
                <w:lang w:val="en-US"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131F6B80"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10</w:t>
            </w:r>
          </w:p>
        </w:tc>
        <w:tc>
          <w:tcPr>
            <w:tcW w:w="268" w:type="dxa"/>
          </w:tcPr>
          <w:p w14:paraId="376BD1FC"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Pr>
          <w:p w14:paraId="3E638B23"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28,542</w:t>
            </w:r>
          </w:p>
        </w:tc>
        <w:tc>
          <w:tcPr>
            <w:tcW w:w="236" w:type="dxa"/>
          </w:tcPr>
          <w:p w14:paraId="0BDD885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Pr>
          <w:p w14:paraId="4CC46E83"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60,292</w:t>
            </w:r>
          </w:p>
        </w:tc>
        <w:tc>
          <w:tcPr>
            <w:tcW w:w="284" w:type="dxa"/>
          </w:tcPr>
          <w:p w14:paraId="26D06990"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Pr>
          <w:p w14:paraId="246E8837"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rPr>
              <w:t>121</w:t>
            </w:r>
          </w:p>
        </w:tc>
        <w:tc>
          <w:tcPr>
            <w:tcW w:w="284" w:type="dxa"/>
          </w:tcPr>
          <w:p w14:paraId="3F6C63B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Pr>
          <w:p w14:paraId="3C3A7D75"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2AEBD5C2"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Pr>
          <w:p w14:paraId="34744EAA"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rPr>
              <w:t>88,965</w:t>
            </w:r>
          </w:p>
        </w:tc>
      </w:tr>
      <w:tr w:rsidR="007476D6" w:rsidRPr="00297A65" w14:paraId="685CCDDB" w14:textId="77777777" w:rsidTr="000406A0">
        <w:trPr>
          <w:cantSplit/>
        </w:trPr>
        <w:tc>
          <w:tcPr>
            <w:tcW w:w="2700" w:type="dxa"/>
            <w:vAlign w:val="bottom"/>
          </w:tcPr>
          <w:p w14:paraId="679C8080" w14:textId="77777777" w:rsidR="007476D6" w:rsidRPr="00297A65" w:rsidRDefault="007476D6" w:rsidP="000406A0">
            <w:pPr>
              <w:spacing w:line="240" w:lineRule="exac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Other financial liabilities</w:t>
            </w:r>
          </w:p>
        </w:tc>
        <w:tc>
          <w:tcPr>
            <w:tcW w:w="1001" w:type="dxa"/>
          </w:tcPr>
          <w:p w14:paraId="79FAA9E7"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r>
              <w:rPr>
                <w:rFonts w:ascii="CordiaUPC" w:hAnsi="CordiaUPC" w:cs="CordiaUPC"/>
                <w:sz w:val="24"/>
                <w:szCs w:val="24"/>
                <w:lang w:val="en-US"/>
              </w:rPr>
              <w:t>925</w:t>
            </w:r>
          </w:p>
        </w:tc>
        <w:tc>
          <w:tcPr>
            <w:tcW w:w="268" w:type="dxa"/>
          </w:tcPr>
          <w:p w14:paraId="20550957"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Pr>
          <w:p w14:paraId="79542359"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r>
              <w:rPr>
                <w:rFonts w:ascii="CordiaUPC" w:hAnsi="CordiaUPC" w:cs="CordiaUPC"/>
                <w:sz w:val="24"/>
                <w:szCs w:val="24"/>
                <w:lang w:val="en-US"/>
              </w:rPr>
              <w:t>5,346</w:t>
            </w:r>
          </w:p>
        </w:tc>
        <w:tc>
          <w:tcPr>
            <w:tcW w:w="236" w:type="dxa"/>
          </w:tcPr>
          <w:p w14:paraId="2BDCF7E2"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Pr>
          <w:p w14:paraId="571E57F7"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r>
              <w:rPr>
                <w:rFonts w:ascii="CordiaUPC" w:hAnsi="CordiaUPC" w:cs="CordiaUPC"/>
                <w:sz w:val="24"/>
                <w:szCs w:val="24"/>
                <w:lang w:val="en-US"/>
              </w:rPr>
              <w:t>901</w:t>
            </w:r>
          </w:p>
        </w:tc>
        <w:tc>
          <w:tcPr>
            <w:tcW w:w="284" w:type="dxa"/>
          </w:tcPr>
          <w:p w14:paraId="422187C8"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Pr>
          <w:p w14:paraId="1B62D076"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r>
              <w:rPr>
                <w:rFonts w:ascii="CordiaUPC" w:hAnsi="CordiaUPC" w:cs="CordiaUPC"/>
                <w:sz w:val="24"/>
                <w:szCs w:val="24"/>
                <w:lang w:val="en-US"/>
              </w:rPr>
              <w:t>310</w:t>
            </w:r>
          </w:p>
        </w:tc>
        <w:tc>
          <w:tcPr>
            <w:tcW w:w="284" w:type="dxa"/>
          </w:tcPr>
          <w:p w14:paraId="38E3F950"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Pr>
          <w:p w14:paraId="1CE03F9E" w14:textId="77777777" w:rsidR="007476D6" w:rsidRPr="00297A65" w:rsidRDefault="007476D6" w:rsidP="000406A0">
            <w:pPr>
              <w:tabs>
                <w:tab w:val="decimal" w:pos="737"/>
              </w:tabs>
              <w:spacing w:line="240" w:lineRule="exact"/>
              <w:ind w:left="-130" w:right="-108"/>
              <w:rPr>
                <w:rFonts w:ascii="CordiaUPC" w:hAnsi="CordiaUPC" w:cs="CordiaUPC"/>
                <w:sz w:val="24"/>
                <w:szCs w:val="24"/>
              </w:rPr>
            </w:pPr>
            <w:r>
              <w:rPr>
                <w:rFonts w:ascii="CordiaUPC" w:hAnsi="CordiaUPC" w:cs="CordiaUPC"/>
                <w:sz w:val="24"/>
                <w:szCs w:val="24"/>
                <w:lang w:val="en-US"/>
              </w:rPr>
              <w:t>12,605</w:t>
            </w:r>
          </w:p>
        </w:tc>
        <w:tc>
          <w:tcPr>
            <w:tcW w:w="236" w:type="dxa"/>
          </w:tcPr>
          <w:p w14:paraId="61F543CC"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Pr>
          <w:p w14:paraId="1936DA2E" w14:textId="77777777" w:rsidR="007476D6" w:rsidRPr="00297A65" w:rsidRDefault="007476D6" w:rsidP="000406A0">
            <w:pPr>
              <w:tabs>
                <w:tab w:val="decimal" w:pos="750"/>
              </w:tabs>
              <w:spacing w:line="240" w:lineRule="exact"/>
              <w:ind w:left="-130" w:right="-108"/>
              <w:rPr>
                <w:rFonts w:ascii="CordiaUPC" w:hAnsi="CordiaUPC" w:cs="CordiaUPC"/>
                <w:sz w:val="24"/>
                <w:szCs w:val="24"/>
              </w:rPr>
            </w:pPr>
            <w:r>
              <w:rPr>
                <w:rFonts w:ascii="CordiaUPC" w:hAnsi="CordiaUPC" w:cs="CordiaUPC"/>
                <w:sz w:val="24"/>
                <w:szCs w:val="24"/>
                <w:lang w:val="en-US"/>
              </w:rPr>
              <w:t>20,087</w:t>
            </w:r>
          </w:p>
        </w:tc>
      </w:tr>
      <w:tr w:rsidR="007476D6" w:rsidRPr="00297A65" w14:paraId="4DABCC17" w14:textId="77777777" w:rsidTr="000406A0">
        <w:trPr>
          <w:cantSplit/>
        </w:trPr>
        <w:tc>
          <w:tcPr>
            <w:tcW w:w="2700" w:type="dxa"/>
          </w:tcPr>
          <w:p w14:paraId="4B523EC6" w14:textId="77777777" w:rsidR="007476D6" w:rsidRPr="00297A65" w:rsidRDefault="007476D6" w:rsidP="000406A0">
            <w:pPr>
              <w:spacing w:line="240" w:lineRule="exact"/>
              <w:ind w:left="-18" w:right="-270"/>
              <w:rPr>
                <w:rFonts w:ascii="CordiaUPC" w:hAnsi="CordiaUPC" w:cs="CordiaUPC"/>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2D3F0135" w14:textId="77777777" w:rsidR="007476D6" w:rsidRPr="00297A65" w:rsidRDefault="007476D6" w:rsidP="000406A0">
            <w:pPr>
              <w:tabs>
                <w:tab w:val="decimal" w:pos="752"/>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1,222,716</w:t>
            </w:r>
          </w:p>
        </w:tc>
        <w:tc>
          <w:tcPr>
            <w:tcW w:w="268" w:type="dxa"/>
          </w:tcPr>
          <w:p w14:paraId="651E087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4C37E8F7" w14:textId="77777777" w:rsidR="007476D6" w:rsidRPr="00297A65" w:rsidRDefault="007476D6" w:rsidP="000406A0">
            <w:pPr>
              <w:tabs>
                <w:tab w:val="decimal" w:pos="616"/>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248,706</w:t>
            </w:r>
          </w:p>
        </w:tc>
        <w:tc>
          <w:tcPr>
            <w:tcW w:w="236" w:type="dxa"/>
          </w:tcPr>
          <w:p w14:paraId="17F131DC"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1B128E81" w14:textId="77777777" w:rsidR="007476D6" w:rsidRPr="00297A65" w:rsidRDefault="007476D6" w:rsidP="000406A0">
            <w:pPr>
              <w:tabs>
                <w:tab w:val="decimal" w:pos="648"/>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78,106</w:t>
            </w:r>
          </w:p>
        </w:tc>
        <w:tc>
          <w:tcPr>
            <w:tcW w:w="284" w:type="dxa"/>
          </w:tcPr>
          <w:p w14:paraId="31F1AC94"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992" w:type="dxa"/>
            <w:tcBorders>
              <w:top w:val="single" w:sz="4" w:space="0" w:color="auto"/>
              <w:bottom w:val="single" w:sz="4" w:space="0" w:color="auto"/>
            </w:tcBorders>
          </w:tcPr>
          <w:p w14:paraId="1F7668B5" w14:textId="77777777" w:rsidR="007476D6" w:rsidRPr="00297A65" w:rsidRDefault="007476D6" w:rsidP="000406A0">
            <w:pPr>
              <w:tabs>
                <w:tab w:val="decimal" w:pos="745"/>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563</w:t>
            </w:r>
          </w:p>
        </w:tc>
        <w:tc>
          <w:tcPr>
            <w:tcW w:w="284" w:type="dxa"/>
          </w:tcPr>
          <w:p w14:paraId="1C9BB169" w14:textId="77777777" w:rsidR="007476D6" w:rsidRPr="00297A65" w:rsidRDefault="007476D6" w:rsidP="000406A0">
            <w:pPr>
              <w:tabs>
                <w:tab w:val="decimal" w:pos="1107"/>
              </w:tabs>
              <w:spacing w:line="240" w:lineRule="exact"/>
              <w:ind w:left="-135" w:right="-18"/>
              <w:rPr>
                <w:rFonts w:ascii="CordiaUPC" w:hAnsi="CordiaUPC" w:cs="CordiaUPC"/>
                <w:sz w:val="24"/>
                <w:szCs w:val="24"/>
              </w:rPr>
            </w:pPr>
          </w:p>
        </w:tc>
        <w:tc>
          <w:tcPr>
            <w:tcW w:w="1008" w:type="dxa"/>
            <w:tcBorders>
              <w:top w:val="single" w:sz="4" w:space="0" w:color="auto"/>
              <w:bottom w:val="single" w:sz="4" w:space="0" w:color="auto"/>
            </w:tcBorders>
          </w:tcPr>
          <w:p w14:paraId="1BF1D1D4" w14:textId="77777777" w:rsidR="007476D6" w:rsidRPr="00297A65" w:rsidRDefault="007476D6" w:rsidP="000406A0">
            <w:pPr>
              <w:tabs>
                <w:tab w:val="decimal" w:pos="737"/>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12,605</w:t>
            </w:r>
          </w:p>
        </w:tc>
        <w:tc>
          <w:tcPr>
            <w:tcW w:w="236" w:type="dxa"/>
          </w:tcPr>
          <w:p w14:paraId="270B6CD6" w14:textId="77777777" w:rsidR="007476D6" w:rsidRPr="00297A65" w:rsidRDefault="007476D6" w:rsidP="000406A0">
            <w:pPr>
              <w:tabs>
                <w:tab w:val="decimal" w:pos="884"/>
              </w:tabs>
              <w:spacing w:line="240" w:lineRule="exact"/>
              <w:ind w:left="-130" w:right="-108"/>
              <w:rPr>
                <w:rFonts w:ascii="CordiaUPC" w:hAnsi="CordiaUPC" w:cs="CordiaUPC"/>
                <w:sz w:val="24"/>
                <w:szCs w:val="24"/>
                <w:lang w:val="en-US"/>
              </w:rPr>
            </w:pPr>
          </w:p>
        </w:tc>
        <w:tc>
          <w:tcPr>
            <w:tcW w:w="1024" w:type="dxa"/>
            <w:gridSpan w:val="2"/>
            <w:tcBorders>
              <w:top w:val="single" w:sz="4" w:space="0" w:color="auto"/>
              <w:bottom w:val="single" w:sz="4" w:space="0" w:color="auto"/>
            </w:tcBorders>
          </w:tcPr>
          <w:p w14:paraId="7C5B17C5" w14:textId="77777777" w:rsidR="007476D6" w:rsidRPr="00297A65" w:rsidRDefault="007476D6" w:rsidP="000406A0">
            <w:pPr>
              <w:tabs>
                <w:tab w:val="decimal" w:pos="750"/>
              </w:tabs>
              <w:spacing w:line="240" w:lineRule="exact"/>
              <w:ind w:left="-130" w:right="-108"/>
              <w:rPr>
                <w:rFonts w:ascii="CordiaUPC" w:hAnsi="CordiaUPC" w:cs="CordiaUPC"/>
                <w:sz w:val="24"/>
                <w:szCs w:val="24"/>
                <w:lang w:val="en-US"/>
              </w:rPr>
            </w:pPr>
            <w:r>
              <w:rPr>
                <w:rFonts w:ascii="CordiaUPC" w:hAnsi="CordiaUPC" w:cs="CordiaUPC"/>
                <w:b/>
                <w:bCs/>
                <w:sz w:val="24"/>
                <w:szCs w:val="24"/>
                <w:lang w:val="en-US"/>
              </w:rPr>
              <w:t>1,562,696</w:t>
            </w:r>
          </w:p>
        </w:tc>
      </w:tr>
      <w:tr w:rsidR="007476D6" w:rsidRPr="00297A65" w14:paraId="48A69A28" w14:textId="77777777" w:rsidTr="000406A0">
        <w:trPr>
          <w:cantSplit/>
        </w:trPr>
        <w:tc>
          <w:tcPr>
            <w:tcW w:w="2700" w:type="dxa"/>
          </w:tcPr>
          <w:p w14:paraId="52C15B02" w14:textId="77777777" w:rsidR="007476D6" w:rsidRPr="00297A65" w:rsidRDefault="007476D6" w:rsidP="000406A0">
            <w:pPr>
              <w:spacing w:line="240" w:lineRule="exac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5ECD2E98" w14:textId="77777777" w:rsidR="007476D6" w:rsidRPr="00297A65" w:rsidRDefault="007476D6" w:rsidP="000406A0">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(1,080,263)</w:t>
            </w:r>
          </w:p>
        </w:tc>
        <w:tc>
          <w:tcPr>
            <w:tcW w:w="268" w:type="dxa"/>
          </w:tcPr>
          <w:p w14:paraId="00817961"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021A30E5" w14:textId="77777777" w:rsidR="007476D6" w:rsidRPr="00297A65" w:rsidRDefault="007476D6" w:rsidP="000406A0">
            <w:pPr>
              <w:tabs>
                <w:tab w:val="decimal" w:pos="616"/>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391,560</w:t>
            </w:r>
          </w:p>
        </w:tc>
        <w:tc>
          <w:tcPr>
            <w:tcW w:w="236" w:type="dxa"/>
          </w:tcPr>
          <w:p w14:paraId="41D26C94"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09C2F42" w14:textId="77777777" w:rsidR="007476D6" w:rsidRPr="00297A65" w:rsidRDefault="007476D6" w:rsidP="000406A0">
            <w:pPr>
              <w:tabs>
                <w:tab w:val="decimal" w:pos="648"/>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461,787</w:t>
            </w:r>
          </w:p>
        </w:tc>
        <w:tc>
          <w:tcPr>
            <w:tcW w:w="284" w:type="dxa"/>
          </w:tcPr>
          <w:p w14:paraId="42CDDF21"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992" w:type="dxa"/>
            <w:tcBorders>
              <w:top w:val="single" w:sz="4" w:space="0" w:color="auto"/>
              <w:bottom w:val="double" w:sz="4" w:space="0" w:color="auto"/>
            </w:tcBorders>
          </w:tcPr>
          <w:p w14:paraId="6EF5BAE5" w14:textId="77777777" w:rsidR="007476D6" w:rsidRPr="00297A65" w:rsidRDefault="007476D6" w:rsidP="000406A0">
            <w:pPr>
              <w:tabs>
                <w:tab w:val="decimal" w:pos="745"/>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379,497</w:t>
            </w:r>
          </w:p>
        </w:tc>
        <w:tc>
          <w:tcPr>
            <w:tcW w:w="284" w:type="dxa"/>
          </w:tcPr>
          <w:p w14:paraId="640FCF16" w14:textId="77777777" w:rsidR="007476D6" w:rsidRPr="00297A65" w:rsidRDefault="007476D6" w:rsidP="000406A0">
            <w:pPr>
              <w:tabs>
                <w:tab w:val="decimal" w:pos="1002"/>
              </w:tabs>
              <w:spacing w:line="240" w:lineRule="exact"/>
              <w:ind w:left="-135" w:right="-18"/>
              <w:rPr>
                <w:rFonts w:ascii="CordiaUPC" w:hAnsi="CordiaUPC" w:cs="CordiaUPC"/>
                <w:b/>
                <w:bCs/>
                <w:sz w:val="24"/>
                <w:szCs w:val="24"/>
                <w:lang w:val="en-US"/>
              </w:rPr>
            </w:pPr>
          </w:p>
        </w:tc>
        <w:tc>
          <w:tcPr>
            <w:tcW w:w="1008" w:type="dxa"/>
            <w:tcBorders>
              <w:top w:val="single" w:sz="4" w:space="0" w:color="auto"/>
              <w:bottom w:val="double" w:sz="4" w:space="0" w:color="auto"/>
            </w:tcBorders>
          </w:tcPr>
          <w:p w14:paraId="4D886E69" w14:textId="77777777" w:rsidR="007476D6" w:rsidRPr="00297A65" w:rsidRDefault="007476D6" w:rsidP="000406A0">
            <w:pPr>
              <w:tabs>
                <w:tab w:val="decimal" w:pos="737"/>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69,890</w:t>
            </w:r>
          </w:p>
        </w:tc>
        <w:tc>
          <w:tcPr>
            <w:tcW w:w="236" w:type="dxa"/>
          </w:tcPr>
          <w:p w14:paraId="06008FCF" w14:textId="77777777" w:rsidR="007476D6" w:rsidRPr="00297A65" w:rsidRDefault="007476D6" w:rsidP="000406A0">
            <w:pPr>
              <w:tabs>
                <w:tab w:val="decimal" w:pos="884"/>
              </w:tabs>
              <w:spacing w:line="240" w:lineRule="exac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5E99AD9F" w14:textId="77777777" w:rsidR="007476D6" w:rsidRPr="00297A65" w:rsidRDefault="007476D6" w:rsidP="000406A0">
            <w:pPr>
              <w:tabs>
                <w:tab w:val="decimal" w:pos="750"/>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222,471</w:t>
            </w:r>
          </w:p>
        </w:tc>
      </w:tr>
      <w:tr w:rsidR="007476D6" w:rsidRPr="00297A65" w14:paraId="2777200C" w14:textId="77777777" w:rsidTr="000406A0">
        <w:trPr>
          <w:cantSplit/>
          <w:trHeight w:val="165"/>
        </w:trPr>
        <w:tc>
          <w:tcPr>
            <w:tcW w:w="2700" w:type="dxa"/>
          </w:tcPr>
          <w:p w14:paraId="3A74D1DD" w14:textId="77777777" w:rsidR="007476D6" w:rsidRPr="00297A65" w:rsidRDefault="007476D6" w:rsidP="000406A0">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EA3E341" w14:textId="77777777" w:rsidR="007476D6" w:rsidRPr="00297A65" w:rsidRDefault="007476D6" w:rsidP="000406A0">
            <w:pPr>
              <w:tabs>
                <w:tab w:val="decimal" w:pos="752"/>
              </w:tabs>
              <w:spacing w:line="240" w:lineRule="exact"/>
              <w:ind w:left="-130" w:right="-108"/>
              <w:rPr>
                <w:rFonts w:ascii="CordiaUPC" w:hAnsi="CordiaUPC" w:cs="CordiaUPC"/>
                <w:sz w:val="24"/>
                <w:szCs w:val="24"/>
              </w:rPr>
            </w:pPr>
          </w:p>
        </w:tc>
        <w:tc>
          <w:tcPr>
            <w:tcW w:w="268" w:type="dxa"/>
            <w:vAlign w:val="bottom"/>
          </w:tcPr>
          <w:p w14:paraId="6051F187"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2ABBBBB" w14:textId="77777777" w:rsidR="007476D6" w:rsidRPr="00297A65" w:rsidRDefault="007476D6" w:rsidP="000406A0">
            <w:pPr>
              <w:tabs>
                <w:tab w:val="decimal" w:pos="616"/>
              </w:tabs>
              <w:spacing w:line="240" w:lineRule="exact"/>
              <w:ind w:left="-130" w:right="-108"/>
              <w:rPr>
                <w:rFonts w:ascii="CordiaUPC" w:hAnsi="CordiaUPC" w:cs="CordiaUPC"/>
                <w:sz w:val="24"/>
                <w:szCs w:val="24"/>
              </w:rPr>
            </w:pPr>
          </w:p>
        </w:tc>
        <w:tc>
          <w:tcPr>
            <w:tcW w:w="236" w:type="dxa"/>
          </w:tcPr>
          <w:p w14:paraId="514DE028"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339D3599" w14:textId="77777777" w:rsidR="007476D6" w:rsidRPr="00297A65" w:rsidRDefault="007476D6" w:rsidP="000406A0">
            <w:pPr>
              <w:tabs>
                <w:tab w:val="decimal" w:pos="648"/>
              </w:tabs>
              <w:spacing w:line="240" w:lineRule="exact"/>
              <w:ind w:left="-130" w:right="-108"/>
              <w:rPr>
                <w:rFonts w:ascii="CordiaUPC" w:hAnsi="CordiaUPC" w:cs="CordiaUPC"/>
                <w:sz w:val="24"/>
                <w:szCs w:val="24"/>
              </w:rPr>
            </w:pPr>
          </w:p>
        </w:tc>
        <w:tc>
          <w:tcPr>
            <w:tcW w:w="284" w:type="dxa"/>
          </w:tcPr>
          <w:p w14:paraId="311E0AF8"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992" w:type="dxa"/>
            <w:tcBorders>
              <w:top w:val="double" w:sz="4" w:space="0" w:color="auto"/>
            </w:tcBorders>
          </w:tcPr>
          <w:p w14:paraId="6897A482" w14:textId="77777777" w:rsidR="007476D6" w:rsidRPr="00297A65" w:rsidRDefault="007476D6" w:rsidP="000406A0">
            <w:pPr>
              <w:tabs>
                <w:tab w:val="decimal" w:pos="745"/>
              </w:tabs>
              <w:spacing w:line="240" w:lineRule="exact"/>
              <w:ind w:left="-130" w:right="-108"/>
              <w:rPr>
                <w:rFonts w:ascii="CordiaUPC" w:hAnsi="CordiaUPC" w:cs="CordiaUPC"/>
                <w:sz w:val="24"/>
                <w:szCs w:val="24"/>
              </w:rPr>
            </w:pPr>
          </w:p>
        </w:tc>
        <w:tc>
          <w:tcPr>
            <w:tcW w:w="284" w:type="dxa"/>
          </w:tcPr>
          <w:p w14:paraId="1C8EF5F5" w14:textId="77777777" w:rsidR="007476D6" w:rsidRPr="00297A65" w:rsidRDefault="007476D6" w:rsidP="000406A0">
            <w:pPr>
              <w:tabs>
                <w:tab w:val="decimal" w:pos="1032"/>
              </w:tabs>
              <w:spacing w:line="240" w:lineRule="exact"/>
              <w:ind w:left="-18" w:right="-270"/>
              <w:jc w:val="center"/>
              <w:rPr>
                <w:rFonts w:ascii="CordiaUPC" w:hAnsi="CordiaUPC" w:cs="CordiaUPC"/>
                <w:sz w:val="24"/>
                <w:szCs w:val="24"/>
                <w:lang w:val="th-TH" w:bidi="th-TH"/>
              </w:rPr>
            </w:pPr>
          </w:p>
        </w:tc>
        <w:tc>
          <w:tcPr>
            <w:tcW w:w="1008" w:type="dxa"/>
            <w:tcBorders>
              <w:top w:val="double" w:sz="4" w:space="0" w:color="auto"/>
            </w:tcBorders>
          </w:tcPr>
          <w:p w14:paraId="337E6C9B"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236" w:type="dxa"/>
          </w:tcPr>
          <w:p w14:paraId="14193D6B"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c>
          <w:tcPr>
            <w:tcW w:w="1024" w:type="dxa"/>
            <w:gridSpan w:val="2"/>
            <w:tcBorders>
              <w:top w:val="double" w:sz="4" w:space="0" w:color="auto"/>
            </w:tcBorders>
          </w:tcPr>
          <w:p w14:paraId="2755F3CF" w14:textId="77777777" w:rsidR="007476D6" w:rsidRPr="00297A65" w:rsidRDefault="007476D6" w:rsidP="000406A0">
            <w:pPr>
              <w:tabs>
                <w:tab w:val="decimal" w:pos="884"/>
              </w:tabs>
              <w:spacing w:line="240" w:lineRule="exact"/>
              <w:ind w:left="-130" w:right="-108"/>
              <w:rPr>
                <w:rFonts w:ascii="CordiaUPC" w:hAnsi="CordiaUPC" w:cs="CordiaUPC"/>
                <w:sz w:val="24"/>
                <w:szCs w:val="24"/>
              </w:rPr>
            </w:pPr>
          </w:p>
        </w:tc>
      </w:tr>
    </w:tbl>
    <w:p w14:paraId="201529A7"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66EBB578"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7B9DB992"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(3)</w:t>
      </w:r>
      <w:r>
        <w:rPr>
          <w:rFonts w:ascii="CordiaUPC" w:hAnsi="CordiaUPC" w:cs="CordiaUPC"/>
          <w:color w:val="000000"/>
          <w:sz w:val="24"/>
          <w:szCs w:val="24"/>
          <w:vertAlign w:val="superscript"/>
          <w:lang w:val="en-US" w:bidi="th-TH"/>
        </w:rPr>
        <w:t xml:space="preserve"> </w:t>
      </w:r>
      <w:r w:rsidRPr="00297A65">
        <w:rPr>
          <w:rFonts w:ascii="CordiaUPC" w:hAnsi="CordiaUPC" w:cs="CordiaUPC" w:hint="cs"/>
          <w:color w:val="000000"/>
          <w:sz w:val="24"/>
          <w:szCs w:val="24"/>
          <w:lang w:val="en-US" w:bidi="th-TH"/>
        </w:rPr>
        <w:t>Non-performing loans.</w:t>
      </w:r>
    </w:p>
    <w:p w14:paraId="6CE51557" w14:textId="77777777" w:rsidR="007476D6" w:rsidRPr="00297A65" w:rsidRDefault="007476D6" w:rsidP="007476D6">
      <w:pPr>
        <w:autoSpaceDE w:val="0"/>
        <w:autoSpaceDN w:val="0"/>
        <w:adjustRightInd w:val="0"/>
        <w:spacing w:line="240" w:lineRule="auto"/>
        <w:ind w:left="518"/>
        <w:jc w:val="thaiDistribute"/>
        <w:rPr>
          <w:rFonts w:ascii="CordiaUPC" w:hAnsi="CordiaUPC" w:cs="CordiaUPC"/>
          <w:color w:val="000000"/>
          <w:sz w:val="24"/>
          <w:szCs w:val="24"/>
          <w:lang w:val="en-US" w:bidi="th-TH"/>
        </w:rPr>
      </w:pPr>
    </w:p>
    <w:p w14:paraId="2B709BD3" w14:textId="77777777" w:rsidR="007476D6" w:rsidRDefault="007476D6" w:rsidP="007476D6">
      <w:pPr>
        <w:spacing w:line="240" w:lineRule="auto"/>
        <w:rPr>
          <w:rFonts w:cs="Times New Roman"/>
          <w:color w:val="000000"/>
          <w:sz w:val="18"/>
          <w:szCs w:val="18"/>
          <w:lang w:val="en-US" w:bidi="th-TH"/>
        </w:rPr>
      </w:pPr>
      <w:r>
        <w:rPr>
          <w:rFonts w:cs="Times New Roman"/>
          <w:color w:val="000000"/>
          <w:sz w:val="18"/>
          <w:szCs w:val="18"/>
          <w:lang w:val="en-US" w:bidi="th-TH"/>
        </w:rPr>
        <w:br w:type="page"/>
      </w:r>
    </w:p>
    <w:tbl>
      <w:tblPr>
        <w:tblpPr w:leftFromText="180" w:rightFromText="180" w:vertAnchor="text" w:tblpX="270" w:tblpY="1"/>
        <w:tblOverlap w:val="never"/>
        <w:tblW w:w="9809" w:type="dxa"/>
        <w:tblLayout w:type="fixed"/>
        <w:tblLook w:val="0000" w:firstRow="0" w:lastRow="0" w:firstColumn="0" w:lastColumn="0" w:noHBand="0" w:noVBand="0"/>
      </w:tblPr>
      <w:tblGrid>
        <w:gridCol w:w="2700"/>
        <w:gridCol w:w="1001"/>
        <w:gridCol w:w="268"/>
        <w:gridCol w:w="866"/>
        <w:gridCol w:w="236"/>
        <w:gridCol w:w="898"/>
        <w:gridCol w:w="284"/>
        <w:gridCol w:w="1037"/>
        <w:gridCol w:w="284"/>
        <w:gridCol w:w="975"/>
        <w:gridCol w:w="236"/>
        <w:gridCol w:w="16"/>
        <w:gridCol w:w="1008"/>
      </w:tblGrid>
      <w:tr w:rsidR="007476D6" w:rsidRPr="00297A65" w14:paraId="0C170AFC" w14:textId="77777777" w:rsidTr="000406A0">
        <w:trPr>
          <w:cantSplit/>
        </w:trPr>
        <w:tc>
          <w:tcPr>
            <w:tcW w:w="2700" w:type="dxa"/>
          </w:tcPr>
          <w:p w14:paraId="1A16B2D0"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7109" w:type="dxa"/>
            <w:gridSpan w:val="12"/>
          </w:tcPr>
          <w:p w14:paraId="73D6A223" w14:textId="77777777" w:rsidR="007476D6" w:rsidRPr="00297A65" w:rsidRDefault="007476D6" w:rsidP="000406A0">
            <w:pPr>
              <w:spacing w:line="220" w:lineRule="exact"/>
              <w:ind w:left="-18" w:right="-270"/>
              <w:jc w:val="center"/>
              <w:rPr>
                <w:rFonts w:ascii="CordiaUPC" w:hAnsi="CordiaUPC" w:cs="CordiaUPC"/>
                <w:b/>
                <w:bCs/>
                <w:sz w:val="24"/>
                <w:szCs w:val="24"/>
                <w:lang w:val="th-TH" w:bidi="th-TH"/>
              </w:rPr>
            </w:pPr>
            <w:r w:rsidRPr="00297A65">
              <w:rPr>
                <w:rFonts w:ascii="CordiaUPC" w:hAnsi="CordiaUPC" w:cs="CordiaUPC" w:hint="cs"/>
                <w:b/>
                <w:bCs/>
                <w:sz w:val="24"/>
                <w:szCs w:val="24"/>
                <w:lang w:val="th-TH" w:bidi="th-TH"/>
              </w:rPr>
              <w:t>Bank only</w:t>
            </w:r>
          </w:p>
        </w:tc>
      </w:tr>
      <w:tr w:rsidR="007476D6" w:rsidRPr="00297A65" w14:paraId="349D745E" w14:textId="77777777" w:rsidTr="000406A0">
        <w:trPr>
          <w:cantSplit/>
        </w:trPr>
        <w:tc>
          <w:tcPr>
            <w:tcW w:w="2700" w:type="dxa"/>
          </w:tcPr>
          <w:p w14:paraId="6B0D192C"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7109" w:type="dxa"/>
            <w:gridSpan w:val="12"/>
          </w:tcPr>
          <w:p w14:paraId="708B8C97" w14:textId="77777777" w:rsidR="007476D6" w:rsidRPr="00297A65" w:rsidRDefault="007476D6" w:rsidP="000406A0">
            <w:pPr>
              <w:spacing w:line="220" w:lineRule="exact"/>
              <w:ind w:left="-18" w:right="-270"/>
              <w:jc w:val="center"/>
              <w:rPr>
                <w:rFonts w:ascii="CordiaUPC" w:hAnsi="CordiaUPC" w:cs="CordiaUPC"/>
                <w:color w:val="000000"/>
                <w:sz w:val="24"/>
                <w:szCs w:val="24"/>
                <w:lang w:val="en-US" w:bidi="th-TH"/>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r>
      <w:tr w:rsidR="007476D6" w:rsidRPr="00297A65" w14:paraId="51DC3140" w14:textId="77777777" w:rsidTr="008D071D">
        <w:trPr>
          <w:cantSplit/>
        </w:trPr>
        <w:tc>
          <w:tcPr>
            <w:tcW w:w="2700" w:type="dxa"/>
          </w:tcPr>
          <w:p w14:paraId="17860933"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1001" w:type="dxa"/>
            <w:vAlign w:val="bottom"/>
          </w:tcPr>
          <w:p w14:paraId="0C1BB535" w14:textId="77777777" w:rsidR="007476D6" w:rsidRPr="00297A65" w:rsidRDefault="007476D6" w:rsidP="000406A0">
            <w:pPr>
              <w:spacing w:line="220" w:lineRule="exact"/>
              <w:ind w:left="-117" w:right="-108"/>
              <w:jc w:val="center"/>
              <w:rPr>
                <w:rFonts w:ascii="CordiaUPC" w:hAnsi="CordiaUPC" w:cs="CordiaUPC"/>
                <w:sz w:val="24"/>
                <w:szCs w:val="24"/>
              </w:rPr>
            </w:pPr>
          </w:p>
        </w:tc>
        <w:tc>
          <w:tcPr>
            <w:tcW w:w="268" w:type="dxa"/>
          </w:tcPr>
          <w:p w14:paraId="1E037744"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66" w:type="dxa"/>
            <w:vAlign w:val="bottom"/>
          </w:tcPr>
          <w:p w14:paraId="06032A59"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427C461D"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98" w:type="dxa"/>
            <w:vAlign w:val="bottom"/>
          </w:tcPr>
          <w:p w14:paraId="349A9FB3"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284" w:type="dxa"/>
          </w:tcPr>
          <w:p w14:paraId="2AED75B6" w14:textId="77777777" w:rsidR="007476D6" w:rsidRPr="00297A65" w:rsidRDefault="007476D6" w:rsidP="000406A0">
            <w:pPr>
              <w:spacing w:line="220" w:lineRule="exact"/>
              <w:ind w:left="-396" w:right="-90"/>
              <w:jc w:val="center"/>
              <w:rPr>
                <w:rFonts w:ascii="CordiaUPC" w:hAnsi="CordiaUPC" w:cs="CordiaUPC"/>
                <w:sz w:val="24"/>
                <w:szCs w:val="24"/>
                <w:lang w:val="en-US"/>
              </w:rPr>
            </w:pPr>
          </w:p>
        </w:tc>
        <w:tc>
          <w:tcPr>
            <w:tcW w:w="1037" w:type="dxa"/>
          </w:tcPr>
          <w:p w14:paraId="72C99F3B"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284" w:type="dxa"/>
          </w:tcPr>
          <w:p w14:paraId="3BEE8BA7" w14:textId="77777777" w:rsidR="007476D6" w:rsidRPr="00297A65" w:rsidRDefault="007476D6" w:rsidP="000406A0">
            <w:pPr>
              <w:spacing w:line="220" w:lineRule="exact"/>
              <w:ind w:left="-117" w:right="-90"/>
              <w:jc w:val="center"/>
              <w:rPr>
                <w:rFonts w:ascii="CordiaUPC" w:hAnsi="CordiaUPC" w:cs="CordiaUPC"/>
                <w:sz w:val="24"/>
                <w:szCs w:val="24"/>
                <w:highlight w:val="green"/>
                <w:lang w:val="en-US"/>
              </w:rPr>
            </w:pPr>
          </w:p>
        </w:tc>
        <w:tc>
          <w:tcPr>
            <w:tcW w:w="975" w:type="dxa"/>
          </w:tcPr>
          <w:p w14:paraId="49704AD4" w14:textId="77777777" w:rsidR="007476D6" w:rsidRPr="00297A65" w:rsidRDefault="007476D6" w:rsidP="000406A0">
            <w:pPr>
              <w:spacing w:line="22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73F37397"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1024" w:type="dxa"/>
            <w:gridSpan w:val="2"/>
          </w:tcPr>
          <w:p w14:paraId="5DA65A1F"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r>
      <w:tr w:rsidR="007476D6" w:rsidRPr="00297A65" w14:paraId="3102E779" w14:textId="77777777" w:rsidTr="008D071D">
        <w:trPr>
          <w:cantSplit/>
        </w:trPr>
        <w:tc>
          <w:tcPr>
            <w:tcW w:w="2700" w:type="dxa"/>
          </w:tcPr>
          <w:p w14:paraId="075A43DD"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1001" w:type="dxa"/>
            <w:vAlign w:val="bottom"/>
          </w:tcPr>
          <w:p w14:paraId="2CEA2012" w14:textId="77777777" w:rsidR="007476D6" w:rsidRPr="00297A65" w:rsidRDefault="007476D6" w:rsidP="000406A0">
            <w:pPr>
              <w:spacing w:line="22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2CDD2184"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66" w:type="dxa"/>
            <w:vAlign w:val="bottom"/>
          </w:tcPr>
          <w:p w14:paraId="3A5B89AA" w14:textId="77777777" w:rsidR="007476D6" w:rsidRPr="00297A65" w:rsidRDefault="007476D6" w:rsidP="000406A0">
            <w:pPr>
              <w:spacing w:line="22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64BD07E3"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898" w:type="dxa"/>
            <w:vAlign w:val="bottom"/>
          </w:tcPr>
          <w:p w14:paraId="42E47418"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51469462"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1037" w:type="dxa"/>
          </w:tcPr>
          <w:p w14:paraId="1BB76160"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651F5752" w14:textId="77777777" w:rsidR="007476D6" w:rsidRPr="00297A65" w:rsidRDefault="007476D6" w:rsidP="000406A0">
            <w:pPr>
              <w:spacing w:line="220" w:lineRule="exact"/>
              <w:ind w:left="-117" w:right="-90"/>
              <w:jc w:val="center"/>
              <w:rPr>
                <w:rFonts w:ascii="CordiaUPC" w:hAnsi="CordiaUPC" w:cs="CordiaUPC"/>
                <w:sz w:val="24"/>
                <w:szCs w:val="24"/>
                <w:highlight w:val="green"/>
              </w:rPr>
            </w:pPr>
          </w:p>
        </w:tc>
        <w:tc>
          <w:tcPr>
            <w:tcW w:w="975" w:type="dxa"/>
          </w:tcPr>
          <w:p w14:paraId="7E65CE82"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22B05CBF"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1024" w:type="dxa"/>
            <w:gridSpan w:val="2"/>
          </w:tcPr>
          <w:p w14:paraId="62E2C741"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2CF04D47" w14:textId="77777777" w:rsidTr="000406A0">
        <w:trPr>
          <w:cantSplit/>
        </w:trPr>
        <w:tc>
          <w:tcPr>
            <w:tcW w:w="2700" w:type="dxa"/>
          </w:tcPr>
          <w:p w14:paraId="5776E526"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5849" w:type="dxa"/>
            <w:gridSpan w:val="9"/>
          </w:tcPr>
          <w:p w14:paraId="0741B4A1"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7EBB4573"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p>
        </w:tc>
        <w:tc>
          <w:tcPr>
            <w:tcW w:w="1008" w:type="dxa"/>
          </w:tcPr>
          <w:p w14:paraId="7164391F"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p>
        </w:tc>
      </w:tr>
      <w:tr w:rsidR="007476D6" w:rsidRPr="00297A65" w14:paraId="2091447B" w14:textId="77777777" w:rsidTr="008D071D">
        <w:trPr>
          <w:cantSplit/>
        </w:trPr>
        <w:tc>
          <w:tcPr>
            <w:tcW w:w="2700" w:type="dxa"/>
          </w:tcPr>
          <w:p w14:paraId="19D16FBE" w14:textId="77777777" w:rsidR="007476D6" w:rsidRPr="00297A65" w:rsidRDefault="007476D6" w:rsidP="000406A0">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12B8826D"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268" w:type="dxa"/>
          </w:tcPr>
          <w:p w14:paraId="4B703E21"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866" w:type="dxa"/>
            <w:vAlign w:val="bottom"/>
          </w:tcPr>
          <w:p w14:paraId="2C0C4A1C"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236" w:type="dxa"/>
          </w:tcPr>
          <w:p w14:paraId="6E83F101"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898" w:type="dxa"/>
            <w:vAlign w:val="bottom"/>
          </w:tcPr>
          <w:p w14:paraId="56C1B596" w14:textId="77777777" w:rsidR="007476D6" w:rsidRPr="00297A65" w:rsidRDefault="007476D6" w:rsidP="000406A0">
            <w:pPr>
              <w:spacing w:line="240" w:lineRule="atLeast"/>
              <w:ind w:left="-18" w:right="-112"/>
              <w:rPr>
                <w:rFonts w:ascii="CordiaUPC" w:hAnsi="CordiaUPC" w:cs="CordiaUPC"/>
                <w:sz w:val="24"/>
                <w:szCs w:val="24"/>
                <w:cs/>
                <w:lang w:val="th-TH" w:bidi="th-TH"/>
              </w:rPr>
            </w:pPr>
          </w:p>
        </w:tc>
        <w:tc>
          <w:tcPr>
            <w:tcW w:w="284" w:type="dxa"/>
          </w:tcPr>
          <w:p w14:paraId="60603001"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1037" w:type="dxa"/>
            <w:vAlign w:val="bottom"/>
          </w:tcPr>
          <w:p w14:paraId="651E8182"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284" w:type="dxa"/>
          </w:tcPr>
          <w:p w14:paraId="5E5B4EB0"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975" w:type="dxa"/>
          </w:tcPr>
          <w:p w14:paraId="6FE69671"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236" w:type="dxa"/>
          </w:tcPr>
          <w:p w14:paraId="7C266B74"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24" w:type="dxa"/>
            <w:gridSpan w:val="2"/>
          </w:tcPr>
          <w:p w14:paraId="68F52B76"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r>
      <w:tr w:rsidR="008D071D" w:rsidRPr="00297A65" w14:paraId="242315A3" w14:textId="77777777" w:rsidTr="002000BE">
        <w:trPr>
          <w:cantSplit/>
        </w:trPr>
        <w:tc>
          <w:tcPr>
            <w:tcW w:w="2700" w:type="dxa"/>
          </w:tcPr>
          <w:p w14:paraId="7FFCEAC3" w14:textId="77777777" w:rsidR="008D071D" w:rsidRPr="00297A65" w:rsidRDefault="008D071D" w:rsidP="008D071D">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vAlign w:val="bottom"/>
          </w:tcPr>
          <w:p w14:paraId="24C73101" w14:textId="36DC0163" w:rsidR="008D071D" w:rsidRPr="009739AE" w:rsidRDefault="008D071D" w:rsidP="008D071D">
            <w:pPr>
              <w:tabs>
                <w:tab w:val="decimal" w:pos="752"/>
              </w:tabs>
              <w:spacing w:line="260" w:lineRule="exact"/>
              <w:ind w:left="-130" w:right="-108"/>
              <w:rPr>
                <w:rFonts w:ascii="CordiaUPC" w:hAnsi="CordiaUPC" w:cs="CordiaUPC"/>
                <w:sz w:val="24"/>
                <w:szCs w:val="24"/>
                <w:lang w:val="en-US" w:bidi="th-TH"/>
              </w:rPr>
            </w:pPr>
            <w:r>
              <w:rPr>
                <w:rFonts w:ascii="CordiaUPC" w:hAnsi="CordiaUPC" w:cs="CordiaUPC"/>
                <w:sz w:val="24"/>
                <w:szCs w:val="24"/>
              </w:rPr>
              <w:t>-</w:t>
            </w:r>
          </w:p>
        </w:tc>
        <w:tc>
          <w:tcPr>
            <w:tcW w:w="268" w:type="dxa"/>
            <w:vAlign w:val="bottom"/>
          </w:tcPr>
          <w:p w14:paraId="08AFB814"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58357A08" w14:textId="312DF654"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1697698A"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49B8846F" w14:textId="4B4FB34E" w:rsidR="008D071D" w:rsidRPr="00297A65" w:rsidRDefault="008D071D" w:rsidP="008D071D">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46BD8418"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6F816A87" w14:textId="4B9E996B"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52E0A6C4"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0F6A926F" w14:textId="1E706ECC"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12,480</w:t>
            </w:r>
          </w:p>
        </w:tc>
        <w:tc>
          <w:tcPr>
            <w:tcW w:w="236" w:type="dxa"/>
            <w:vAlign w:val="bottom"/>
          </w:tcPr>
          <w:p w14:paraId="06806F04"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082F92E5" w14:textId="5A57422D"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12,480</w:t>
            </w:r>
          </w:p>
        </w:tc>
      </w:tr>
      <w:tr w:rsidR="008D071D" w:rsidRPr="00297A65" w14:paraId="6368892F" w14:textId="77777777" w:rsidTr="002000BE">
        <w:trPr>
          <w:cantSplit/>
        </w:trPr>
        <w:tc>
          <w:tcPr>
            <w:tcW w:w="2700" w:type="dxa"/>
          </w:tcPr>
          <w:p w14:paraId="7101DBC3" w14:textId="77777777" w:rsidR="008D071D" w:rsidRPr="00297A65" w:rsidRDefault="008D071D" w:rsidP="008D071D">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items</w:t>
            </w:r>
            <w:r w:rsidRPr="00297A65">
              <w:rPr>
                <w:rFonts w:ascii="CordiaUPC" w:hAnsi="CordiaUPC" w:cs="CordiaUPC" w:hint="cs"/>
                <w:sz w:val="24"/>
                <w:szCs w:val="24"/>
                <w:lang w:val="en-US" w:bidi="th-TH"/>
              </w:rPr>
              <w:t xml:space="preserve"> </w:t>
            </w:r>
          </w:p>
          <w:p w14:paraId="6F58C7F7" w14:textId="77777777" w:rsidR="008D071D" w:rsidRPr="00297A65" w:rsidRDefault="008D071D" w:rsidP="008D071D">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3BFC3FF3" w14:textId="6092AFC8" w:rsidR="008D071D" w:rsidRPr="00297A65" w:rsidRDefault="008D071D" w:rsidP="008D071D">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rPr>
              <w:t>102,993</w:t>
            </w:r>
          </w:p>
        </w:tc>
        <w:tc>
          <w:tcPr>
            <w:tcW w:w="268" w:type="dxa"/>
            <w:vAlign w:val="bottom"/>
          </w:tcPr>
          <w:p w14:paraId="572E126F" w14:textId="77777777" w:rsidR="008D071D" w:rsidRPr="00297A65" w:rsidRDefault="008D071D" w:rsidP="008D071D">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1D861F44" w14:textId="766E7A06" w:rsidR="008D071D" w:rsidRPr="00297A65" w:rsidRDefault="008D071D" w:rsidP="008D071D">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rPr>
              <w:t>156,996</w:t>
            </w:r>
          </w:p>
        </w:tc>
        <w:tc>
          <w:tcPr>
            <w:tcW w:w="236" w:type="dxa"/>
            <w:vAlign w:val="bottom"/>
          </w:tcPr>
          <w:p w14:paraId="3D6A3F9B" w14:textId="77777777" w:rsidR="008D071D" w:rsidRPr="00297A65" w:rsidRDefault="008D071D" w:rsidP="008D071D">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3016F739" w14:textId="074C2761" w:rsidR="008D071D" w:rsidRPr="00297A65" w:rsidRDefault="008D071D" w:rsidP="008D071D">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rPr>
              <w:t>120</w:t>
            </w:r>
          </w:p>
        </w:tc>
        <w:tc>
          <w:tcPr>
            <w:tcW w:w="284" w:type="dxa"/>
            <w:vAlign w:val="bottom"/>
          </w:tcPr>
          <w:p w14:paraId="7C171E58" w14:textId="77777777" w:rsidR="008D071D" w:rsidRPr="00297A65" w:rsidRDefault="008D071D" w:rsidP="008D071D">
            <w:pPr>
              <w:tabs>
                <w:tab w:val="decimal" w:pos="1032"/>
              </w:tabs>
              <w:spacing w:line="240" w:lineRule="atLeast"/>
              <w:ind w:left="-18" w:right="-270"/>
              <w:jc w:val="center"/>
              <w:rPr>
                <w:rFonts w:ascii="CordiaUPC" w:hAnsi="CordiaUPC" w:cs="CordiaUPC"/>
                <w:sz w:val="24"/>
                <w:szCs w:val="24"/>
                <w:lang w:val="en-US" w:bidi="th-TH"/>
              </w:rPr>
            </w:pPr>
          </w:p>
        </w:tc>
        <w:tc>
          <w:tcPr>
            <w:tcW w:w="1037" w:type="dxa"/>
            <w:vAlign w:val="bottom"/>
          </w:tcPr>
          <w:p w14:paraId="1DF4119A" w14:textId="0F8F56A2" w:rsidR="008D071D" w:rsidRPr="00297A65" w:rsidRDefault="008D071D" w:rsidP="008D071D">
            <w:pPr>
              <w:tabs>
                <w:tab w:val="decimal" w:pos="803"/>
              </w:tabs>
              <w:spacing w:line="240" w:lineRule="atLeast"/>
              <w:ind w:left="-130" w:right="-112"/>
              <w:rPr>
                <w:rFonts w:ascii="CordiaUPC" w:hAnsi="CordiaUPC" w:cs="CordiaUPC"/>
                <w:sz w:val="24"/>
                <w:szCs w:val="24"/>
                <w:lang w:val="en-US"/>
              </w:rPr>
            </w:pPr>
            <w:r>
              <w:rPr>
                <w:rFonts w:ascii="CordiaUPC" w:hAnsi="CordiaUPC" w:cs="CordiaUPC"/>
                <w:sz w:val="24"/>
                <w:szCs w:val="24"/>
              </w:rPr>
              <w:t>-</w:t>
            </w:r>
          </w:p>
        </w:tc>
        <w:tc>
          <w:tcPr>
            <w:tcW w:w="284" w:type="dxa"/>
            <w:vAlign w:val="bottom"/>
          </w:tcPr>
          <w:p w14:paraId="37540FB2" w14:textId="77777777" w:rsidR="008D071D" w:rsidRPr="00297A65" w:rsidRDefault="008D071D" w:rsidP="008D071D">
            <w:pPr>
              <w:tabs>
                <w:tab w:val="decimal" w:pos="1032"/>
              </w:tabs>
              <w:spacing w:line="240" w:lineRule="atLeast"/>
              <w:ind w:left="-18" w:right="-270"/>
              <w:jc w:val="center"/>
              <w:rPr>
                <w:rFonts w:ascii="CordiaUPC" w:hAnsi="CordiaUPC" w:cs="CordiaUPC"/>
                <w:sz w:val="24"/>
                <w:szCs w:val="24"/>
                <w:lang w:val="en-US" w:bidi="th-TH"/>
              </w:rPr>
            </w:pPr>
          </w:p>
        </w:tc>
        <w:tc>
          <w:tcPr>
            <w:tcW w:w="975" w:type="dxa"/>
            <w:vAlign w:val="bottom"/>
          </w:tcPr>
          <w:p w14:paraId="2EEAF5D5" w14:textId="08FB46A4" w:rsidR="008D071D" w:rsidRPr="00297A65" w:rsidRDefault="008D071D" w:rsidP="008D071D">
            <w:pPr>
              <w:tabs>
                <w:tab w:val="decimal" w:pos="700"/>
              </w:tabs>
              <w:spacing w:line="240" w:lineRule="atLeast"/>
              <w:ind w:left="-130" w:right="-108"/>
              <w:rPr>
                <w:rFonts w:ascii="CordiaUPC" w:hAnsi="CordiaUPC" w:cs="CordiaUPC"/>
                <w:sz w:val="24"/>
                <w:szCs w:val="24"/>
                <w:lang w:val="en-US"/>
              </w:rPr>
            </w:pPr>
            <w:r>
              <w:rPr>
                <w:rFonts w:ascii="CordiaUPC" w:hAnsi="CordiaUPC" w:cs="CordiaUPC"/>
                <w:sz w:val="24"/>
                <w:szCs w:val="24"/>
              </w:rPr>
              <w:t>-</w:t>
            </w:r>
          </w:p>
        </w:tc>
        <w:tc>
          <w:tcPr>
            <w:tcW w:w="236" w:type="dxa"/>
            <w:vAlign w:val="bottom"/>
          </w:tcPr>
          <w:p w14:paraId="06E5C1E0" w14:textId="77777777" w:rsidR="008D071D" w:rsidRPr="00297A65" w:rsidRDefault="008D071D" w:rsidP="008D071D">
            <w:pPr>
              <w:tabs>
                <w:tab w:val="decimal" w:pos="884"/>
              </w:tabs>
              <w:spacing w:line="240" w:lineRule="atLeast"/>
              <w:ind w:left="-130" w:right="-108"/>
              <w:rPr>
                <w:rFonts w:ascii="CordiaUPC" w:hAnsi="CordiaUPC" w:cs="CordiaUPC"/>
                <w:sz w:val="24"/>
                <w:szCs w:val="24"/>
                <w:lang w:val="en-US"/>
              </w:rPr>
            </w:pPr>
          </w:p>
        </w:tc>
        <w:tc>
          <w:tcPr>
            <w:tcW w:w="1024" w:type="dxa"/>
            <w:gridSpan w:val="2"/>
            <w:vAlign w:val="bottom"/>
          </w:tcPr>
          <w:p w14:paraId="374B6B84" w14:textId="2AD1C77D" w:rsidR="008D071D" w:rsidRPr="00297A65" w:rsidRDefault="008D071D" w:rsidP="008D071D">
            <w:pPr>
              <w:tabs>
                <w:tab w:val="decimal" w:pos="740"/>
              </w:tabs>
              <w:spacing w:line="240" w:lineRule="atLeast"/>
              <w:ind w:left="-130" w:right="-108"/>
              <w:rPr>
                <w:rFonts w:ascii="CordiaUPC" w:hAnsi="CordiaUPC" w:cs="CordiaUPC"/>
                <w:sz w:val="24"/>
                <w:szCs w:val="24"/>
                <w:lang w:val="en-US"/>
              </w:rPr>
            </w:pPr>
            <w:r>
              <w:rPr>
                <w:rFonts w:ascii="CordiaUPC" w:hAnsi="CordiaUPC" w:cs="CordiaUPC"/>
                <w:sz w:val="24"/>
                <w:szCs w:val="24"/>
              </w:rPr>
              <w:t>260,109</w:t>
            </w:r>
          </w:p>
        </w:tc>
      </w:tr>
      <w:tr w:rsidR="008D071D" w:rsidRPr="00297A65" w14:paraId="67825B7C" w14:textId="77777777" w:rsidTr="002000BE">
        <w:trPr>
          <w:cantSplit/>
        </w:trPr>
        <w:tc>
          <w:tcPr>
            <w:tcW w:w="2700" w:type="dxa"/>
          </w:tcPr>
          <w:p w14:paraId="3C63AEEF" w14:textId="77777777" w:rsidR="008D071D" w:rsidRDefault="008D071D" w:rsidP="008D071D">
            <w:pPr>
              <w:spacing w:line="240" w:lineRule="atLeas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573ADF04" w14:textId="77777777" w:rsidR="008D071D" w:rsidRPr="00297A65" w:rsidRDefault="008D071D" w:rsidP="008D071D">
            <w:pPr>
              <w:spacing w:line="240" w:lineRule="atLeas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088A6E47" w14:textId="4CDECBF1" w:rsidR="008D071D" w:rsidRPr="00297A65" w:rsidRDefault="008D071D" w:rsidP="008D071D">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rPr>
              <w:t>-</w:t>
            </w:r>
          </w:p>
        </w:tc>
        <w:tc>
          <w:tcPr>
            <w:tcW w:w="268" w:type="dxa"/>
            <w:vAlign w:val="bottom"/>
          </w:tcPr>
          <w:p w14:paraId="41B55AC2" w14:textId="77777777" w:rsidR="008D071D" w:rsidRPr="00297A65" w:rsidRDefault="008D071D" w:rsidP="008D071D">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65678A75" w14:textId="1A42CBF9" w:rsidR="008D071D" w:rsidRPr="00297A65" w:rsidRDefault="008D071D" w:rsidP="008D071D">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rPr>
              <w:t>2,588</w:t>
            </w:r>
          </w:p>
        </w:tc>
        <w:tc>
          <w:tcPr>
            <w:tcW w:w="236" w:type="dxa"/>
            <w:vAlign w:val="bottom"/>
          </w:tcPr>
          <w:p w14:paraId="50379D5E" w14:textId="77777777" w:rsidR="008D071D" w:rsidRPr="00297A65" w:rsidRDefault="008D071D" w:rsidP="008D071D">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009D0A73" w14:textId="0F97C6C2" w:rsidR="008D071D" w:rsidRPr="00297A65" w:rsidRDefault="008D071D" w:rsidP="008D071D">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rPr>
              <w:t>3,079</w:t>
            </w:r>
          </w:p>
        </w:tc>
        <w:tc>
          <w:tcPr>
            <w:tcW w:w="284" w:type="dxa"/>
            <w:vAlign w:val="bottom"/>
          </w:tcPr>
          <w:p w14:paraId="23A69573" w14:textId="77777777" w:rsidR="008D071D" w:rsidRPr="00297A65" w:rsidRDefault="008D071D" w:rsidP="008D071D">
            <w:pPr>
              <w:tabs>
                <w:tab w:val="decimal" w:pos="1032"/>
              </w:tabs>
              <w:spacing w:line="240" w:lineRule="atLeast"/>
              <w:ind w:left="-18" w:right="-270"/>
              <w:jc w:val="center"/>
              <w:rPr>
                <w:rFonts w:ascii="CordiaUPC" w:hAnsi="CordiaUPC" w:cs="CordiaUPC"/>
                <w:sz w:val="24"/>
                <w:szCs w:val="24"/>
                <w:lang w:val="en-US" w:bidi="th-TH"/>
              </w:rPr>
            </w:pPr>
          </w:p>
        </w:tc>
        <w:tc>
          <w:tcPr>
            <w:tcW w:w="1037" w:type="dxa"/>
            <w:vAlign w:val="bottom"/>
          </w:tcPr>
          <w:p w14:paraId="48C0350B" w14:textId="4CB0B5E6" w:rsidR="008D071D" w:rsidRPr="00297A65" w:rsidRDefault="008D071D" w:rsidP="008D071D">
            <w:pPr>
              <w:tabs>
                <w:tab w:val="decimal" w:pos="803"/>
              </w:tabs>
              <w:spacing w:line="240" w:lineRule="atLeast"/>
              <w:ind w:left="-130" w:right="-112"/>
              <w:rPr>
                <w:rFonts w:ascii="CordiaUPC" w:hAnsi="CordiaUPC" w:cs="CordiaUPC"/>
                <w:sz w:val="24"/>
                <w:szCs w:val="24"/>
                <w:lang w:val="en-US"/>
              </w:rPr>
            </w:pPr>
            <w:r>
              <w:rPr>
                <w:rFonts w:ascii="CordiaUPC" w:hAnsi="CordiaUPC" w:cs="CordiaUPC"/>
                <w:sz w:val="24"/>
                <w:szCs w:val="24"/>
              </w:rPr>
              <w:t>487</w:t>
            </w:r>
          </w:p>
        </w:tc>
        <w:tc>
          <w:tcPr>
            <w:tcW w:w="284" w:type="dxa"/>
            <w:vAlign w:val="bottom"/>
          </w:tcPr>
          <w:p w14:paraId="10BFCB4A" w14:textId="77777777" w:rsidR="008D071D" w:rsidRPr="00297A65" w:rsidRDefault="008D071D" w:rsidP="008D071D">
            <w:pPr>
              <w:tabs>
                <w:tab w:val="decimal" w:pos="1032"/>
              </w:tabs>
              <w:spacing w:line="240" w:lineRule="atLeast"/>
              <w:ind w:left="-18" w:right="-270"/>
              <w:jc w:val="center"/>
              <w:rPr>
                <w:rFonts w:ascii="CordiaUPC" w:hAnsi="CordiaUPC" w:cs="CordiaUPC"/>
                <w:sz w:val="24"/>
                <w:szCs w:val="24"/>
                <w:lang w:val="en-US" w:bidi="th-TH"/>
              </w:rPr>
            </w:pPr>
          </w:p>
        </w:tc>
        <w:tc>
          <w:tcPr>
            <w:tcW w:w="975" w:type="dxa"/>
            <w:vAlign w:val="bottom"/>
          </w:tcPr>
          <w:p w14:paraId="28E6A16A" w14:textId="323F25F3" w:rsidR="008D071D" w:rsidRPr="00297A65" w:rsidRDefault="008D071D" w:rsidP="008D071D">
            <w:pPr>
              <w:tabs>
                <w:tab w:val="decimal" w:pos="700"/>
              </w:tabs>
              <w:spacing w:line="240" w:lineRule="atLeast"/>
              <w:ind w:left="-130" w:right="-108"/>
              <w:rPr>
                <w:rFonts w:ascii="CordiaUPC" w:hAnsi="CordiaUPC" w:cs="CordiaUPC"/>
                <w:sz w:val="24"/>
                <w:szCs w:val="24"/>
                <w:lang w:val="en-US"/>
              </w:rPr>
            </w:pPr>
            <w:r w:rsidRPr="00425E1B">
              <w:rPr>
                <w:rFonts w:ascii="CordiaUPC" w:hAnsi="CordiaUPC" w:cs="CordiaUPC"/>
                <w:sz w:val="24"/>
                <w:szCs w:val="24"/>
              </w:rPr>
              <w:t>1</w:t>
            </w:r>
            <w:r>
              <w:rPr>
                <w:rFonts w:ascii="CordiaUPC" w:hAnsi="CordiaUPC" w:cs="CordiaUPC"/>
                <w:sz w:val="24"/>
                <w:szCs w:val="24"/>
              </w:rPr>
              <w:t>51</w:t>
            </w:r>
            <w:r w:rsidRPr="00425E1B">
              <w:rPr>
                <w:rFonts w:ascii="CordiaUPC" w:hAnsi="CordiaUPC" w:cs="CordiaUPC"/>
                <w:sz w:val="24"/>
                <w:szCs w:val="24"/>
                <w:vertAlign w:val="superscript"/>
              </w:rPr>
              <w:t>(2)</w:t>
            </w:r>
          </w:p>
        </w:tc>
        <w:tc>
          <w:tcPr>
            <w:tcW w:w="236" w:type="dxa"/>
            <w:vAlign w:val="bottom"/>
          </w:tcPr>
          <w:p w14:paraId="32CB1695" w14:textId="77777777" w:rsidR="008D071D" w:rsidRPr="00297A65" w:rsidRDefault="008D071D" w:rsidP="008D071D">
            <w:pPr>
              <w:tabs>
                <w:tab w:val="decimal" w:pos="884"/>
              </w:tabs>
              <w:spacing w:line="240" w:lineRule="atLeast"/>
              <w:ind w:left="-130" w:right="-108"/>
              <w:rPr>
                <w:rFonts w:ascii="CordiaUPC" w:hAnsi="CordiaUPC" w:cs="CordiaUPC"/>
                <w:sz w:val="24"/>
                <w:szCs w:val="24"/>
                <w:lang w:val="en-US"/>
              </w:rPr>
            </w:pPr>
          </w:p>
        </w:tc>
        <w:tc>
          <w:tcPr>
            <w:tcW w:w="1024" w:type="dxa"/>
            <w:gridSpan w:val="2"/>
            <w:vAlign w:val="bottom"/>
          </w:tcPr>
          <w:p w14:paraId="342E1903" w14:textId="3B9FBC9C" w:rsidR="008D071D" w:rsidRPr="00297A65" w:rsidRDefault="008D071D" w:rsidP="008D071D">
            <w:pPr>
              <w:tabs>
                <w:tab w:val="decimal" w:pos="740"/>
              </w:tabs>
              <w:spacing w:line="240" w:lineRule="atLeast"/>
              <w:ind w:left="-130" w:right="-108"/>
              <w:rPr>
                <w:rFonts w:ascii="CordiaUPC" w:hAnsi="CordiaUPC" w:cs="CordiaUPC"/>
                <w:sz w:val="24"/>
                <w:szCs w:val="24"/>
                <w:lang w:val="en-US"/>
              </w:rPr>
            </w:pPr>
            <w:r>
              <w:rPr>
                <w:rFonts w:ascii="CordiaUPC" w:hAnsi="CordiaUPC" w:cs="CordiaUPC"/>
                <w:sz w:val="24"/>
                <w:szCs w:val="24"/>
              </w:rPr>
              <w:t>6,305</w:t>
            </w:r>
          </w:p>
        </w:tc>
      </w:tr>
      <w:tr w:rsidR="007476D6" w:rsidRPr="00297A65" w14:paraId="51F0F596" w14:textId="77777777" w:rsidTr="008D071D">
        <w:trPr>
          <w:cantSplit/>
        </w:trPr>
        <w:tc>
          <w:tcPr>
            <w:tcW w:w="2700" w:type="dxa"/>
          </w:tcPr>
          <w:p w14:paraId="0EFC8442"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086A9426"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7BC223CF"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866" w:type="dxa"/>
            <w:vAlign w:val="bottom"/>
          </w:tcPr>
          <w:p w14:paraId="61E4AA44"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1C64EC7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898" w:type="dxa"/>
            <w:vAlign w:val="bottom"/>
          </w:tcPr>
          <w:p w14:paraId="66D04B13"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5FDCFA6E"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1037" w:type="dxa"/>
            <w:vAlign w:val="bottom"/>
          </w:tcPr>
          <w:p w14:paraId="3B8048B2"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43719C5F"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975" w:type="dxa"/>
            <w:vAlign w:val="bottom"/>
          </w:tcPr>
          <w:p w14:paraId="7888BBD4"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309AB39F"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39E99B20"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8D071D" w:rsidRPr="00297A65" w14:paraId="54DD491D" w14:textId="77777777" w:rsidTr="008D071D">
        <w:trPr>
          <w:cantSplit/>
        </w:trPr>
        <w:tc>
          <w:tcPr>
            <w:tcW w:w="2700" w:type="dxa"/>
          </w:tcPr>
          <w:p w14:paraId="240A68F7" w14:textId="77777777" w:rsidR="008D071D" w:rsidRPr="00297A65" w:rsidRDefault="008D071D" w:rsidP="008D071D">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AMC</w:t>
            </w:r>
          </w:p>
        </w:tc>
        <w:tc>
          <w:tcPr>
            <w:tcW w:w="1001" w:type="dxa"/>
            <w:vAlign w:val="bottom"/>
          </w:tcPr>
          <w:p w14:paraId="3E698DAB" w14:textId="29BC1483"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726CACF7"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4E346362" w14:textId="2F6BAF8C"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AD596EB"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7F0B99EC" w14:textId="513A630D" w:rsidR="008D071D" w:rsidRPr="00297A65" w:rsidRDefault="008D071D" w:rsidP="008D071D">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B1CE9CB"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1F4202B7" w14:textId="47F6D7B8"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426EE499"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33448B50" w14:textId="63BE7A32"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7A14BB6"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31E2622E" w14:textId="1D62AD87"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w:t>
            </w:r>
          </w:p>
        </w:tc>
      </w:tr>
      <w:tr w:rsidR="008D071D" w:rsidRPr="00297A65" w14:paraId="453B5FF6" w14:textId="77777777" w:rsidTr="008D071D">
        <w:trPr>
          <w:cantSplit/>
        </w:trPr>
        <w:tc>
          <w:tcPr>
            <w:tcW w:w="2700" w:type="dxa"/>
          </w:tcPr>
          <w:p w14:paraId="484AC589" w14:textId="77777777" w:rsidR="008D071D" w:rsidRPr="00297A65" w:rsidRDefault="008D071D" w:rsidP="008D071D">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7788F71A" w14:textId="7E594C0E"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5C7C9495"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325D06F3" w14:textId="42C7A21B"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19,291</w:t>
            </w:r>
          </w:p>
        </w:tc>
        <w:tc>
          <w:tcPr>
            <w:tcW w:w="236" w:type="dxa"/>
            <w:vAlign w:val="bottom"/>
          </w:tcPr>
          <w:p w14:paraId="35E0648E"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7C7E71FA" w14:textId="7FA2CABC" w:rsidR="008D071D" w:rsidRPr="00297A65" w:rsidRDefault="008D071D" w:rsidP="008D071D">
            <w:pPr>
              <w:tabs>
                <w:tab w:val="decimal" w:pos="648"/>
              </w:tabs>
              <w:spacing w:line="260" w:lineRule="exact"/>
              <w:ind w:right="-108"/>
              <w:rPr>
                <w:rFonts w:ascii="CordiaUPC" w:hAnsi="CordiaUPC" w:cs="CordiaUPC"/>
                <w:sz w:val="24"/>
                <w:szCs w:val="24"/>
              </w:rPr>
            </w:pPr>
            <w:r>
              <w:rPr>
                <w:rFonts w:ascii="CordiaUPC" w:hAnsi="CordiaUPC" w:cs="CordiaUPC"/>
                <w:sz w:val="24"/>
                <w:szCs w:val="24"/>
              </w:rPr>
              <w:t>59,912</w:t>
            </w:r>
          </w:p>
        </w:tc>
        <w:tc>
          <w:tcPr>
            <w:tcW w:w="284" w:type="dxa"/>
            <w:vAlign w:val="bottom"/>
          </w:tcPr>
          <w:p w14:paraId="19E76E39"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5E7C317C" w14:textId="234881D7"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420</w:t>
            </w:r>
          </w:p>
        </w:tc>
        <w:tc>
          <w:tcPr>
            <w:tcW w:w="284" w:type="dxa"/>
            <w:vAlign w:val="bottom"/>
          </w:tcPr>
          <w:p w14:paraId="5D834566"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100A54B7" w14:textId="2FA9CC2E"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760B137"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537B88C9" w14:textId="200AC798"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79,623</w:t>
            </w:r>
          </w:p>
        </w:tc>
      </w:tr>
      <w:tr w:rsidR="008D071D" w:rsidRPr="00297A65" w14:paraId="53C0BC2D" w14:textId="77777777" w:rsidTr="008D071D">
        <w:trPr>
          <w:cantSplit/>
        </w:trPr>
        <w:tc>
          <w:tcPr>
            <w:tcW w:w="2700" w:type="dxa"/>
          </w:tcPr>
          <w:p w14:paraId="11DD2B26" w14:textId="77777777" w:rsidR="008D071D" w:rsidRPr="00297A65" w:rsidRDefault="008D071D" w:rsidP="008D071D">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 xml:space="preserve">Investments in equity instruments </w:t>
            </w: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designated at FVOCI</w:t>
            </w:r>
          </w:p>
        </w:tc>
        <w:tc>
          <w:tcPr>
            <w:tcW w:w="1001" w:type="dxa"/>
            <w:vAlign w:val="bottom"/>
          </w:tcPr>
          <w:p w14:paraId="6CCD0EEB" w14:textId="0FDC89CC"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1C23D78"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63BCCDE1" w14:textId="1A9F003F"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D330DCC"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0AA53BE1" w14:textId="60D94002" w:rsidR="008D071D" w:rsidRPr="00297A65" w:rsidRDefault="008D071D" w:rsidP="008D071D">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FF6E85F"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3E3D8936" w14:textId="097985BD"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59C5AA77"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0F298CDF" w14:textId="160C648D"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515</w:t>
            </w:r>
            <w:r w:rsidRPr="00425E1B">
              <w:rPr>
                <w:rFonts w:ascii="CordiaUPC" w:hAnsi="CordiaUPC" w:cs="CordiaUPC"/>
                <w:sz w:val="24"/>
                <w:szCs w:val="24"/>
                <w:vertAlign w:val="superscript"/>
              </w:rPr>
              <w:t>(2)</w:t>
            </w:r>
          </w:p>
        </w:tc>
        <w:tc>
          <w:tcPr>
            <w:tcW w:w="236" w:type="dxa"/>
            <w:vAlign w:val="bottom"/>
          </w:tcPr>
          <w:p w14:paraId="480E013B"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5C521371" w14:textId="747A343C"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515</w:t>
            </w:r>
          </w:p>
        </w:tc>
      </w:tr>
      <w:tr w:rsidR="008D071D" w:rsidRPr="00297A65" w14:paraId="5292D40E" w14:textId="77777777" w:rsidTr="008D071D">
        <w:trPr>
          <w:cantSplit/>
        </w:trPr>
        <w:tc>
          <w:tcPr>
            <w:tcW w:w="2700" w:type="dxa"/>
          </w:tcPr>
          <w:p w14:paraId="23FFFA4B" w14:textId="77777777" w:rsidR="008D071D" w:rsidRPr="00297A65" w:rsidRDefault="008D071D" w:rsidP="008D071D">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2E31D0F6" w14:textId="77777777" w:rsidR="008D071D" w:rsidRPr="00297A65" w:rsidRDefault="008D071D" w:rsidP="008D071D">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 net</w:t>
            </w:r>
          </w:p>
        </w:tc>
        <w:tc>
          <w:tcPr>
            <w:tcW w:w="1001" w:type="dxa"/>
            <w:vAlign w:val="bottom"/>
          </w:tcPr>
          <w:p w14:paraId="482A2C4F" w14:textId="29844C1B"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4F29C5B"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3A6517BD" w14:textId="536876DB"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34C8ED7"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3B10BE80" w14:textId="69A4A199" w:rsidR="008D071D" w:rsidRPr="00297A65" w:rsidRDefault="008D071D" w:rsidP="008D071D">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0C68F9AA"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323E94F9" w14:textId="6BD855F4"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25E5E05C"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7EDD0355" w14:textId="656656A4" w:rsidR="008D071D" w:rsidRPr="00297A65" w:rsidRDefault="008D071D" w:rsidP="008D071D">
            <w:pPr>
              <w:tabs>
                <w:tab w:val="decimal" w:pos="700"/>
              </w:tabs>
              <w:spacing w:line="260" w:lineRule="exact"/>
              <w:ind w:left="-130" w:right="-108"/>
              <w:rPr>
                <w:rFonts w:ascii="CordiaUPC" w:hAnsi="CordiaUPC" w:cs="CordiaUPC"/>
                <w:sz w:val="24"/>
                <w:szCs w:val="24"/>
              </w:rPr>
            </w:pPr>
            <w:r w:rsidRPr="00425E1B">
              <w:rPr>
                <w:rFonts w:ascii="CordiaUPC" w:hAnsi="CordiaUPC" w:cs="CordiaUPC"/>
                <w:sz w:val="24"/>
                <w:szCs w:val="24"/>
              </w:rPr>
              <w:t>1</w:t>
            </w:r>
            <w:r>
              <w:rPr>
                <w:rFonts w:ascii="CordiaUPC" w:hAnsi="CordiaUPC" w:cs="CordiaUPC"/>
                <w:sz w:val="24"/>
                <w:szCs w:val="24"/>
              </w:rPr>
              <w:t>61,625</w:t>
            </w:r>
            <w:r w:rsidRPr="00425E1B">
              <w:rPr>
                <w:rFonts w:ascii="CordiaUPC" w:hAnsi="CordiaUPC" w:cs="CordiaUPC"/>
                <w:sz w:val="24"/>
                <w:szCs w:val="24"/>
                <w:vertAlign w:val="superscript"/>
              </w:rPr>
              <w:t>(2)</w:t>
            </w:r>
          </w:p>
        </w:tc>
        <w:tc>
          <w:tcPr>
            <w:tcW w:w="236" w:type="dxa"/>
            <w:vAlign w:val="bottom"/>
          </w:tcPr>
          <w:p w14:paraId="7FD5D2E1"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4907FD72" w14:textId="2216CC17"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161,625</w:t>
            </w:r>
          </w:p>
        </w:tc>
      </w:tr>
      <w:tr w:rsidR="008D071D" w:rsidRPr="00297A65" w14:paraId="6B8B37C3" w14:textId="77777777" w:rsidTr="008D071D">
        <w:trPr>
          <w:cantSplit/>
        </w:trPr>
        <w:tc>
          <w:tcPr>
            <w:tcW w:w="2700" w:type="dxa"/>
          </w:tcPr>
          <w:p w14:paraId="65DE0E86" w14:textId="77777777" w:rsidR="008D071D" w:rsidRDefault="008D071D" w:rsidP="008D071D">
            <w:pPr>
              <w:spacing w:line="240" w:lineRule="atLeas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12E02B09" w14:textId="77777777" w:rsidR="008D071D" w:rsidRPr="00297A65" w:rsidRDefault="008D071D" w:rsidP="008D071D">
            <w:pPr>
              <w:spacing w:line="240" w:lineRule="atLeas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3CDFB184" w14:textId="1205097C" w:rsidR="008D071D" w:rsidRPr="00297A65" w:rsidRDefault="008D071D" w:rsidP="008D071D">
            <w:pPr>
              <w:tabs>
                <w:tab w:val="decimal" w:pos="752"/>
              </w:tabs>
              <w:spacing w:line="260" w:lineRule="exact"/>
              <w:ind w:left="-130" w:right="-108"/>
              <w:rPr>
                <w:rFonts w:ascii="CordiaUPC" w:hAnsi="CordiaUPC" w:cs="CordiaUPC"/>
                <w:sz w:val="24"/>
                <w:szCs w:val="24"/>
                <w:cs/>
                <w:lang w:bidi="th-TH"/>
              </w:rPr>
            </w:pPr>
            <w:r>
              <w:rPr>
                <w:rFonts w:ascii="CordiaUPC" w:hAnsi="CordiaUPC" w:cs="CordiaUPC"/>
                <w:sz w:val="24"/>
                <w:szCs w:val="24"/>
              </w:rPr>
              <w:t>108,265</w:t>
            </w:r>
          </w:p>
        </w:tc>
        <w:tc>
          <w:tcPr>
            <w:tcW w:w="268" w:type="dxa"/>
            <w:vAlign w:val="bottom"/>
          </w:tcPr>
          <w:p w14:paraId="6CA9E619"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4CED426B" w14:textId="352AE02D" w:rsidR="008D071D" w:rsidRPr="00297A65" w:rsidRDefault="008D071D" w:rsidP="008D071D">
            <w:pPr>
              <w:tabs>
                <w:tab w:val="decimal" w:pos="616"/>
              </w:tabs>
              <w:spacing w:line="260" w:lineRule="exact"/>
              <w:ind w:left="-130" w:right="-108"/>
              <w:rPr>
                <w:rFonts w:ascii="CordiaUPC" w:hAnsi="CordiaUPC" w:cs="CordiaUPC"/>
                <w:sz w:val="24"/>
                <w:szCs w:val="24"/>
                <w:cs/>
                <w:lang w:bidi="th-TH"/>
              </w:rPr>
            </w:pPr>
            <w:r>
              <w:rPr>
                <w:rFonts w:ascii="CordiaUPC" w:hAnsi="CordiaUPC" w:cs="CordiaUPC"/>
                <w:sz w:val="24"/>
                <w:szCs w:val="24"/>
              </w:rPr>
              <w:t>22</w:t>
            </w:r>
            <w:r w:rsidR="009A07BE">
              <w:rPr>
                <w:rFonts w:ascii="CordiaUPC" w:hAnsi="CordiaUPC" w:cs="CordiaUPC"/>
                <w:sz w:val="24"/>
                <w:szCs w:val="24"/>
              </w:rPr>
              <w:t>1</w:t>
            </w:r>
            <w:r>
              <w:rPr>
                <w:rFonts w:ascii="CordiaUPC" w:hAnsi="CordiaUPC" w:cs="CordiaUPC"/>
                <w:sz w:val="24"/>
                <w:szCs w:val="24"/>
              </w:rPr>
              <w:t>,664</w:t>
            </w:r>
          </w:p>
        </w:tc>
        <w:tc>
          <w:tcPr>
            <w:tcW w:w="236" w:type="dxa"/>
            <w:vAlign w:val="bottom"/>
          </w:tcPr>
          <w:p w14:paraId="4519EE18"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0ECFE5CA" w14:textId="2D79AE5B" w:rsidR="008D071D" w:rsidRPr="00297A65" w:rsidRDefault="008D071D" w:rsidP="008D071D">
            <w:pPr>
              <w:tabs>
                <w:tab w:val="decimal" w:pos="648"/>
              </w:tabs>
              <w:spacing w:line="260" w:lineRule="exact"/>
              <w:ind w:left="-130" w:right="-108"/>
              <w:rPr>
                <w:rFonts w:ascii="CordiaUPC" w:hAnsi="CordiaUPC" w:cs="CordiaUPC"/>
                <w:sz w:val="24"/>
                <w:szCs w:val="24"/>
                <w:cs/>
                <w:lang w:bidi="th-TH"/>
              </w:rPr>
            </w:pPr>
            <w:r>
              <w:rPr>
                <w:rFonts w:ascii="CordiaUPC" w:hAnsi="CordiaUPC" w:cs="CordiaUPC"/>
                <w:sz w:val="24"/>
                <w:szCs w:val="24"/>
              </w:rPr>
              <w:t>143,285</w:t>
            </w:r>
          </w:p>
        </w:tc>
        <w:tc>
          <w:tcPr>
            <w:tcW w:w="284" w:type="dxa"/>
            <w:vAlign w:val="bottom"/>
          </w:tcPr>
          <w:p w14:paraId="58AF2C68"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53476A32" w14:textId="30229DC5"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220,811</w:t>
            </w:r>
          </w:p>
        </w:tc>
        <w:tc>
          <w:tcPr>
            <w:tcW w:w="284" w:type="dxa"/>
            <w:vAlign w:val="bottom"/>
          </w:tcPr>
          <w:p w14:paraId="75C1E6E3"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2AC393CB" w14:textId="3B0B57B2" w:rsidR="008D071D" w:rsidRPr="00297A65" w:rsidRDefault="008D071D" w:rsidP="008D071D">
            <w:pPr>
              <w:tabs>
                <w:tab w:val="decimal" w:pos="700"/>
              </w:tabs>
              <w:spacing w:line="260" w:lineRule="exact"/>
              <w:ind w:left="-130" w:right="-108"/>
              <w:rPr>
                <w:rFonts w:ascii="CordiaUPC" w:hAnsi="CordiaUPC" w:cs="CordiaUPC"/>
                <w:sz w:val="24"/>
                <w:szCs w:val="24"/>
                <w:cs/>
                <w:lang w:bidi="th-TH"/>
              </w:rPr>
            </w:pPr>
            <w:r>
              <w:rPr>
                <w:rFonts w:ascii="CordiaUPC" w:hAnsi="CordiaUPC" w:cs="CordiaUPC"/>
                <w:sz w:val="24"/>
                <w:szCs w:val="24"/>
              </w:rPr>
              <w:t>23,430</w:t>
            </w:r>
            <w:r w:rsidRPr="00425E1B">
              <w:rPr>
                <w:rFonts w:ascii="CordiaUPC" w:hAnsi="CordiaUPC" w:cs="CordiaUPC"/>
                <w:sz w:val="24"/>
                <w:szCs w:val="24"/>
                <w:vertAlign w:val="superscript"/>
              </w:rPr>
              <w:t>(</w:t>
            </w:r>
            <w:r>
              <w:rPr>
                <w:rFonts w:ascii="CordiaUPC" w:hAnsi="CordiaUPC" w:cs="CordiaUPC"/>
                <w:sz w:val="24"/>
                <w:szCs w:val="24"/>
                <w:vertAlign w:val="superscript"/>
              </w:rPr>
              <w:t>3</w:t>
            </w:r>
            <w:r w:rsidRPr="00425E1B">
              <w:rPr>
                <w:rFonts w:ascii="CordiaUPC" w:hAnsi="CordiaUPC" w:cs="CordiaUPC"/>
                <w:sz w:val="24"/>
                <w:szCs w:val="24"/>
                <w:vertAlign w:val="superscript"/>
              </w:rPr>
              <w:t>)</w:t>
            </w:r>
          </w:p>
        </w:tc>
        <w:tc>
          <w:tcPr>
            <w:tcW w:w="236" w:type="dxa"/>
            <w:vAlign w:val="bottom"/>
          </w:tcPr>
          <w:p w14:paraId="2C099A01" w14:textId="77777777" w:rsidR="008D071D" w:rsidRPr="00297A65" w:rsidRDefault="008D071D" w:rsidP="008D071D">
            <w:pPr>
              <w:tabs>
                <w:tab w:val="decimal" w:pos="884"/>
              </w:tabs>
              <w:spacing w:line="260" w:lineRule="exact"/>
              <w:ind w:left="-130" w:right="-108"/>
              <w:rPr>
                <w:rFonts w:ascii="CordiaUPC" w:hAnsi="CordiaUPC" w:cs="CordiaUPC"/>
                <w:sz w:val="24"/>
                <w:szCs w:val="24"/>
                <w:cs/>
                <w:lang w:bidi="th-TH"/>
              </w:rPr>
            </w:pPr>
          </w:p>
        </w:tc>
        <w:tc>
          <w:tcPr>
            <w:tcW w:w="1024" w:type="dxa"/>
            <w:gridSpan w:val="2"/>
            <w:vAlign w:val="bottom"/>
          </w:tcPr>
          <w:p w14:paraId="0765E83E" w14:textId="3D302C4B" w:rsidR="008D071D" w:rsidRPr="00297A65" w:rsidRDefault="008D071D" w:rsidP="008D071D">
            <w:pPr>
              <w:tabs>
                <w:tab w:val="decimal" w:pos="740"/>
              </w:tabs>
              <w:spacing w:line="260" w:lineRule="exact"/>
              <w:ind w:left="-130" w:right="-108"/>
              <w:rPr>
                <w:rFonts w:ascii="CordiaUPC" w:hAnsi="CordiaUPC" w:cs="CordiaUPC"/>
                <w:sz w:val="24"/>
                <w:szCs w:val="24"/>
                <w:cs/>
                <w:lang w:bidi="th-TH"/>
              </w:rPr>
            </w:pPr>
            <w:r>
              <w:rPr>
                <w:rFonts w:ascii="CordiaUPC" w:hAnsi="CordiaUPC" w:cs="CordiaUPC"/>
                <w:sz w:val="24"/>
                <w:szCs w:val="24"/>
              </w:rPr>
              <w:t>717,455</w:t>
            </w:r>
          </w:p>
        </w:tc>
      </w:tr>
      <w:tr w:rsidR="00403FAA" w:rsidRPr="00297A65" w14:paraId="2C9B0F44" w14:textId="77777777" w:rsidTr="008D071D">
        <w:trPr>
          <w:cantSplit/>
        </w:trPr>
        <w:tc>
          <w:tcPr>
            <w:tcW w:w="2700" w:type="dxa"/>
            <w:vAlign w:val="bottom"/>
          </w:tcPr>
          <w:p w14:paraId="56E7183E" w14:textId="77777777" w:rsidR="00403FAA" w:rsidRPr="00297A65" w:rsidRDefault="00403FAA" w:rsidP="00403FAA">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7A99EBA5" w14:textId="33EC860C" w:rsidR="00403FAA" w:rsidRPr="00297A65" w:rsidRDefault="00403FAA" w:rsidP="00403FAA">
            <w:pPr>
              <w:tabs>
                <w:tab w:val="decimal" w:pos="752"/>
              </w:tabs>
              <w:spacing w:line="260" w:lineRule="exact"/>
              <w:ind w:left="-130" w:right="-108"/>
              <w:rPr>
                <w:rFonts w:ascii="CordiaUPC" w:hAnsi="CordiaUPC" w:cs="CordiaUPC"/>
                <w:sz w:val="24"/>
                <w:szCs w:val="24"/>
                <w:cs/>
                <w:lang w:bidi="th-TH"/>
              </w:rPr>
            </w:pPr>
            <w:r>
              <w:rPr>
                <w:rFonts w:ascii="CordiaUPC" w:hAnsi="CordiaUPC" w:cs="CordiaUPC"/>
                <w:sz w:val="24"/>
                <w:szCs w:val="24"/>
              </w:rPr>
              <w:t>606</w:t>
            </w:r>
          </w:p>
        </w:tc>
        <w:tc>
          <w:tcPr>
            <w:tcW w:w="268" w:type="dxa"/>
            <w:vAlign w:val="bottom"/>
          </w:tcPr>
          <w:p w14:paraId="7DF21312" w14:textId="77777777" w:rsidR="00403FAA" w:rsidRPr="00297A65" w:rsidRDefault="00403FAA" w:rsidP="00403FAA">
            <w:pPr>
              <w:tabs>
                <w:tab w:val="decimal" w:pos="1107"/>
              </w:tabs>
              <w:spacing w:line="240" w:lineRule="atLeast"/>
              <w:ind w:left="-135" w:right="-18"/>
              <w:rPr>
                <w:rFonts w:ascii="CordiaUPC" w:hAnsi="CordiaUPC" w:cs="CordiaUPC"/>
                <w:sz w:val="24"/>
                <w:szCs w:val="24"/>
              </w:rPr>
            </w:pPr>
          </w:p>
        </w:tc>
        <w:tc>
          <w:tcPr>
            <w:tcW w:w="866" w:type="dxa"/>
            <w:tcBorders>
              <w:bottom w:val="single" w:sz="4" w:space="0" w:color="auto"/>
            </w:tcBorders>
            <w:vAlign w:val="bottom"/>
          </w:tcPr>
          <w:p w14:paraId="4AD29CBD" w14:textId="13DF5134" w:rsidR="00403FAA" w:rsidRPr="00297A65" w:rsidRDefault="00403FAA" w:rsidP="00403FAA">
            <w:pPr>
              <w:tabs>
                <w:tab w:val="decimal" w:pos="616"/>
              </w:tabs>
              <w:spacing w:line="260" w:lineRule="exact"/>
              <w:ind w:left="-130" w:right="-108"/>
              <w:rPr>
                <w:rFonts w:ascii="CordiaUPC" w:hAnsi="CordiaUPC" w:cs="CordiaUPC"/>
                <w:sz w:val="24"/>
                <w:szCs w:val="24"/>
                <w:cs/>
                <w:lang w:bidi="th-TH"/>
              </w:rPr>
            </w:pPr>
            <w:r>
              <w:rPr>
                <w:rFonts w:ascii="CordiaUPC" w:hAnsi="CordiaUPC" w:cs="CordiaUPC"/>
                <w:sz w:val="24"/>
                <w:szCs w:val="24"/>
              </w:rPr>
              <w:t>1,982</w:t>
            </w:r>
          </w:p>
        </w:tc>
        <w:tc>
          <w:tcPr>
            <w:tcW w:w="236" w:type="dxa"/>
            <w:vAlign w:val="bottom"/>
          </w:tcPr>
          <w:p w14:paraId="0CD3DA9A" w14:textId="77777777" w:rsidR="00403FAA" w:rsidRPr="00297A65" w:rsidRDefault="00403FAA" w:rsidP="00403FAA">
            <w:pPr>
              <w:tabs>
                <w:tab w:val="decimal" w:pos="1107"/>
              </w:tabs>
              <w:spacing w:line="240" w:lineRule="atLeast"/>
              <w:ind w:left="-135" w:right="-18"/>
              <w:rPr>
                <w:rFonts w:ascii="CordiaUPC" w:hAnsi="CordiaUPC" w:cs="CordiaUPC"/>
                <w:sz w:val="24"/>
                <w:szCs w:val="24"/>
              </w:rPr>
            </w:pPr>
          </w:p>
        </w:tc>
        <w:tc>
          <w:tcPr>
            <w:tcW w:w="898" w:type="dxa"/>
            <w:tcBorders>
              <w:bottom w:val="single" w:sz="4" w:space="0" w:color="auto"/>
            </w:tcBorders>
            <w:vAlign w:val="bottom"/>
          </w:tcPr>
          <w:p w14:paraId="3675F48D" w14:textId="793AFF5E" w:rsidR="00403FAA" w:rsidRPr="00297A65" w:rsidRDefault="00403FAA" w:rsidP="00403FAA">
            <w:pPr>
              <w:tabs>
                <w:tab w:val="decimal" w:pos="648"/>
              </w:tabs>
              <w:spacing w:line="260" w:lineRule="exact"/>
              <w:ind w:left="-130" w:right="-108"/>
              <w:rPr>
                <w:rFonts w:ascii="CordiaUPC" w:hAnsi="CordiaUPC" w:cs="CordiaUPC"/>
                <w:sz w:val="24"/>
                <w:szCs w:val="24"/>
                <w:cs/>
                <w:lang w:bidi="th-TH"/>
              </w:rPr>
            </w:pPr>
            <w:r>
              <w:rPr>
                <w:rFonts w:ascii="CordiaUPC" w:hAnsi="CordiaUPC" w:cs="CordiaUPC"/>
                <w:sz w:val="24"/>
                <w:szCs w:val="24"/>
              </w:rPr>
              <w:t>-</w:t>
            </w:r>
          </w:p>
        </w:tc>
        <w:tc>
          <w:tcPr>
            <w:tcW w:w="284" w:type="dxa"/>
            <w:vAlign w:val="bottom"/>
          </w:tcPr>
          <w:p w14:paraId="66339E4F" w14:textId="77777777" w:rsidR="00403FAA" w:rsidRPr="00297A65" w:rsidRDefault="00403FAA" w:rsidP="00403FAA">
            <w:pPr>
              <w:tabs>
                <w:tab w:val="decimal" w:pos="1107"/>
              </w:tabs>
              <w:spacing w:line="240" w:lineRule="atLeast"/>
              <w:ind w:left="-135" w:right="-18"/>
              <w:rPr>
                <w:rFonts w:ascii="CordiaUPC" w:hAnsi="CordiaUPC" w:cs="CordiaUPC"/>
                <w:sz w:val="24"/>
                <w:szCs w:val="24"/>
              </w:rPr>
            </w:pPr>
          </w:p>
        </w:tc>
        <w:tc>
          <w:tcPr>
            <w:tcW w:w="1037" w:type="dxa"/>
            <w:tcBorders>
              <w:bottom w:val="single" w:sz="4" w:space="0" w:color="auto"/>
            </w:tcBorders>
            <w:vAlign w:val="bottom"/>
          </w:tcPr>
          <w:p w14:paraId="654D3BC7" w14:textId="6763C44A" w:rsidR="00403FAA" w:rsidRPr="00297A65" w:rsidRDefault="00403FAA" w:rsidP="00403FAA">
            <w:pPr>
              <w:tabs>
                <w:tab w:val="decimal" w:pos="803"/>
              </w:tabs>
              <w:spacing w:line="260" w:lineRule="exact"/>
              <w:ind w:right="-112"/>
              <w:rPr>
                <w:rFonts w:ascii="CordiaUPC" w:hAnsi="CordiaUPC" w:cs="CordiaUPC"/>
                <w:sz w:val="24"/>
                <w:szCs w:val="24"/>
                <w:cs/>
                <w:lang w:bidi="th-TH"/>
              </w:rPr>
            </w:pPr>
            <w:r>
              <w:rPr>
                <w:rFonts w:ascii="CordiaUPC" w:hAnsi="CordiaUPC" w:cs="CordiaUPC"/>
                <w:sz w:val="24"/>
                <w:szCs w:val="24"/>
              </w:rPr>
              <w:t>191</w:t>
            </w:r>
          </w:p>
        </w:tc>
        <w:tc>
          <w:tcPr>
            <w:tcW w:w="284" w:type="dxa"/>
            <w:vAlign w:val="bottom"/>
          </w:tcPr>
          <w:p w14:paraId="5EFB1D87" w14:textId="77777777" w:rsidR="00403FAA" w:rsidRPr="00297A65" w:rsidRDefault="00403FAA" w:rsidP="00403FAA">
            <w:pPr>
              <w:tabs>
                <w:tab w:val="decimal" w:pos="1107"/>
              </w:tabs>
              <w:spacing w:line="240" w:lineRule="atLeast"/>
              <w:ind w:left="-135" w:right="-18"/>
              <w:rPr>
                <w:rFonts w:ascii="CordiaUPC" w:hAnsi="CordiaUPC" w:cs="CordiaUPC"/>
                <w:sz w:val="24"/>
                <w:szCs w:val="24"/>
              </w:rPr>
            </w:pPr>
          </w:p>
        </w:tc>
        <w:tc>
          <w:tcPr>
            <w:tcW w:w="975" w:type="dxa"/>
            <w:tcBorders>
              <w:bottom w:val="single" w:sz="4" w:space="0" w:color="auto"/>
            </w:tcBorders>
            <w:vAlign w:val="bottom"/>
          </w:tcPr>
          <w:p w14:paraId="62A8B4E2" w14:textId="796E308F" w:rsidR="00403FAA" w:rsidRPr="00297A65" w:rsidRDefault="00403FAA" w:rsidP="00403FAA">
            <w:pPr>
              <w:tabs>
                <w:tab w:val="decimal" w:pos="700"/>
              </w:tabs>
              <w:spacing w:line="260" w:lineRule="exact"/>
              <w:ind w:left="-130" w:right="-108"/>
              <w:rPr>
                <w:rFonts w:ascii="CordiaUPC" w:hAnsi="CordiaUPC" w:cs="CordiaUPC"/>
                <w:sz w:val="24"/>
                <w:szCs w:val="24"/>
                <w:cs/>
                <w:lang w:bidi="th-TH"/>
              </w:rPr>
            </w:pPr>
            <w:r>
              <w:rPr>
                <w:rFonts w:ascii="CordiaUPC" w:hAnsi="CordiaUPC" w:cs="CordiaUPC"/>
                <w:sz w:val="24"/>
                <w:szCs w:val="24"/>
              </w:rPr>
              <w:t>3,274</w:t>
            </w:r>
          </w:p>
        </w:tc>
        <w:tc>
          <w:tcPr>
            <w:tcW w:w="236" w:type="dxa"/>
            <w:vAlign w:val="bottom"/>
          </w:tcPr>
          <w:p w14:paraId="7D303111" w14:textId="77777777" w:rsidR="00403FAA" w:rsidRPr="00297A65" w:rsidRDefault="00403FAA" w:rsidP="00403FAA">
            <w:pPr>
              <w:tabs>
                <w:tab w:val="decimal" w:pos="884"/>
              </w:tabs>
              <w:spacing w:line="26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3CD759C1" w14:textId="1349CA73" w:rsidR="00403FAA" w:rsidRPr="00297A65" w:rsidRDefault="00403FAA" w:rsidP="00403FAA">
            <w:pPr>
              <w:tabs>
                <w:tab w:val="decimal" w:pos="740"/>
              </w:tabs>
              <w:spacing w:line="260" w:lineRule="exact"/>
              <w:ind w:left="-130" w:right="-108"/>
              <w:rPr>
                <w:rFonts w:ascii="CordiaUPC" w:hAnsi="CordiaUPC" w:cs="CordiaUPC"/>
                <w:sz w:val="24"/>
                <w:szCs w:val="24"/>
                <w:cs/>
                <w:lang w:bidi="th-TH"/>
              </w:rPr>
            </w:pPr>
            <w:r>
              <w:rPr>
                <w:rFonts w:ascii="CordiaUPC" w:hAnsi="CordiaUPC" w:cs="CordiaUPC"/>
                <w:sz w:val="24"/>
                <w:szCs w:val="24"/>
              </w:rPr>
              <w:t>6,053</w:t>
            </w:r>
          </w:p>
        </w:tc>
      </w:tr>
      <w:tr w:rsidR="00403FAA" w:rsidRPr="00297A65" w14:paraId="5638A280" w14:textId="77777777" w:rsidTr="008D071D">
        <w:trPr>
          <w:cantSplit/>
        </w:trPr>
        <w:tc>
          <w:tcPr>
            <w:tcW w:w="2700" w:type="dxa"/>
          </w:tcPr>
          <w:p w14:paraId="53A5687D" w14:textId="77777777" w:rsidR="00403FAA" w:rsidRPr="00297A65" w:rsidRDefault="00403FAA" w:rsidP="00403FAA">
            <w:pPr>
              <w:spacing w:line="240" w:lineRule="atLeas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0BA65383" w14:textId="10E851DB" w:rsidR="00403FAA" w:rsidRPr="00297A65" w:rsidRDefault="00403FAA" w:rsidP="00403FAA">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211,864</w:t>
            </w:r>
          </w:p>
        </w:tc>
        <w:tc>
          <w:tcPr>
            <w:tcW w:w="268" w:type="dxa"/>
          </w:tcPr>
          <w:p w14:paraId="06DE82BD"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14A3E57" w14:textId="3B98FB40" w:rsidR="00403FAA" w:rsidRPr="00297A65" w:rsidRDefault="00403FAA" w:rsidP="00403FAA">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402,521</w:t>
            </w:r>
          </w:p>
        </w:tc>
        <w:tc>
          <w:tcPr>
            <w:tcW w:w="236" w:type="dxa"/>
          </w:tcPr>
          <w:p w14:paraId="3846537E"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7CFDD1FA" w14:textId="76EBA508" w:rsidR="00403FAA" w:rsidRPr="00297A65" w:rsidRDefault="00403FAA" w:rsidP="00403FAA">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206,396</w:t>
            </w:r>
          </w:p>
        </w:tc>
        <w:tc>
          <w:tcPr>
            <w:tcW w:w="284" w:type="dxa"/>
          </w:tcPr>
          <w:p w14:paraId="306D4F6B"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6C8C8F6A" w14:textId="49271B7E" w:rsidR="00403FAA" w:rsidRPr="00297A65" w:rsidRDefault="00403FAA" w:rsidP="00403FAA">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rPr>
              <w:t>221,909</w:t>
            </w:r>
          </w:p>
        </w:tc>
        <w:tc>
          <w:tcPr>
            <w:tcW w:w="284" w:type="dxa"/>
          </w:tcPr>
          <w:p w14:paraId="6766C3A6"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6C6CB81B" w14:textId="7C5686B6" w:rsidR="00403FAA" w:rsidRPr="00297A65" w:rsidRDefault="00403FAA" w:rsidP="00403FAA">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201,475</w:t>
            </w:r>
          </w:p>
        </w:tc>
        <w:tc>
          <w:tcPr>
            <w:tcW w:w="236" w:type="dxa"/>
          </w:tcPr>
          <w:p w14:paraId="21DFC6DE" w14:textId="77777777" w:rsidR="00403FAA" w:rsidRPr="00297A65" w:rsidRDefault="00403FAA" w:rsidP="00403FAA">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20DCEB39" w14:textId="1E7B016F" w:rsidR="00403FAA" w:rsidRPr="00297A65" w:rsidRDefault="00403FAA" w:rsidP="00403FAA">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1,244,165</w:t>
            </w:r>
          </w:p>
        </w:tc>
      </w:tr>
      <w:tr w:rsidR="007476D6" w:rsidRPr="00297A65" w14:paraId="4A07130F" w14:textId="77777777" w:rsidTr="008D071D">
        <w:trPr>
          <w:cantSplit/>
          <w:trHeight w:val="136"/>
        </w:trPr>
        <w:tc>
          <w:tcPr>
            <w:tcW w:w="2700" w:type="dxa"/>
          </w:tcPr>
          <w:p w14:paraId="55BEFC90"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1AEC0804"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6BFC43EA"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47C64644"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1C828C0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57429C8B"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317C5C96"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tcBorders>
              <w:top w:val="single" w:sz="4" w:space="0" w:color="auto"/>
            </w:tcBorders>
            <w:vAlign w:val="bottom"/>
          </w:tcPr>
          <w:p w14:paraId="0AF8A30A"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7F93611D"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tcBorders>
              <w:top w:val="single" w:sz="4" w:space="0" w:color="auto"/>
            </w:tcBorders>
            <w:vAlign w:val="bottom"/>
          </w:tcPr>
          <w:p w14:paraId="5401955D"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5BCBE621"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Borders>
              <w:top w:val="single" w:sz="4" w:space="0" w:color="auto"/>
            </w:tcBorders>
          </w:tcPr>
          <w:p w14:paraId="3848558F"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7476D6" w:rsidRPr="00297A65" w14:paraId="3724BA47" w14:textId="77777777" w:rsidTr="008D071D">
        <w:trPr>
          <w:cantSplit/>
        </w:trPr>
        <w:tc>
          <w:tcPr>
            <w:tcW w:w="2700" w:type="dxa"/>
          </w:tcPr>
          <w:p w14:paraId="0C730490" w14:textId="77777777" w:rsidR="007476D6" w:rsidRPr="00297A65" w:rsidRDefault="007476D6" w:rsidP="000406A0">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3382C12F"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3A39FCBE"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vAlign w:val="bottom"/>
          </w:tcPr>
          <w:p w14:paraId="5DA1E89A"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27654525"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vAlign w:val="bottom"/>
          </w:tcPr>
          <w:p w14:paraId="731A772D"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595AF846"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vAlign w:val="bottom"/>
          </w:tcPr>
          <w:p w14:paraId="11F38A3F"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470B4D2E"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vAlign w:val="bottom"/>
          </w:tcPr>
          <w:p w14:paraId="179CC3B1"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740C18F1"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0F25C5DF"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8D071D" w:rsidRPr="00297A65" w14:paraId="3533038A" w14:textId="77777777" w:rsidTr="008D071D">
        <w:trPr>
          <w:cantSplit/>
        </w:trPr>
        <w:tc>
          <w:tcPr>
            <w:tcW w:w="2700" w:type="dxa"/>
          </w:tcPr>
          <w:p w14:paraId="170B0D76" w14:textId="77777777" w:rsidR="008D071D" w:rsidRPr="00297A65" w:rsidRDefault="008D071D" w:rsidP="008D071D">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vAlign w:val="bottom"/>
          </w:tcPr>
          <w:p w14:paraId="1E102F47" w14:textId="14D0AEC6"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802,461</w:t>
            </w:r>
          </w:p>
        </w:tc>
        <w:tc>
          <w:tcPr>
            <w:tcW w:w="268" w:type="dxa"/>
            <w:vAlign w:val="bottom"/>
          </w:tcPr>
          <w:p w14:paraId="6DF26E3D"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087C03E3" w14:textId="24CD8EF7"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51,146</w:t>
            </w:r>
          </w:p>
        </w:tc>
        <w:tc>
          <w:tcPr>
            <w:tcW w:w="236" w:type="dxa"/>
            <w:vAlign w:val="bottom"/>
          </w:tcPr>
          <w:p w14:paraId="18ADDA55"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609DB190" w14:textId="7CF25392" w:rsidR="008D071D" w:rsidRPr="00297A65" w:rsidRDefault="008D071D" w:rsidP="008D071D">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6,657</w:t>
            </w:r>
          </w:p>
        </w:tc>
        <w:tc>
          <w:tcPr>
            <w:tcW w:w="284" w:type="dxa"/>
            <w:vAlign w:val="bottom"/>
          </w:tcPr>
          <w:p w14:paraId="1CB1D47B"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6D312D20" w14:textId="777D10EE"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129D188B"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2FC33FF9" w14:textId="13FF7545"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07A0520"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14239C61" w14:textId="4A42A6D1"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860,264</w:t>
            </w:r>
          </w:p>
        </w:tc>
      </w:tr>
      <w:tr w:rsidR="008D071D" w:rsidRPr="00297A65" w14:paraId="12C97A9E" w14:textId="77777777" w:rsidTr="008D071D">
        <w:trPr>
          <w:cantSplit/>
        </w:trPr>
        <w:tc>
          <w:tcPr>
            <w:tcW w:w="2700" w:type="dxa"/>
          </w:tcPr>
          <w:p w14:paraId="011B97DC" w14:textId="77777777" w:rsidR="008D071D" w:rsidRPr="00297A65" w:rsidRDefault="008D071D" w:rsidP="008D071D">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items</w:t>
            </w:r>
          </w:p>
        </w:tc>
        <w:tc>
          <w:tcPr>
            <w:tcW w:w="1001" w:type="dxa"/>
            <w:vAlign w:val="bottom"/>
          </w:tcPr>
          <w:p w14:paraId="1A9D746B" w14:textId="7A067617"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27,012</w:t>
            </w:r>
          </w:p>
        </w:tc>
        <w:tc>
          <w:tcPr>
            <w:tcW w:w="268" w:type="dxa"/>
            <w:vAlign w:val="bottom"/>
          </w:tcPr>
          <w:p w14:paraId="2587E7C5"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69D326B3" w14:textId="64ED4C36"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30,692</w:t>
            </w:r>
          </w:p>
        </w:tc>
        <w:tc>
          <w:tcPr>
            <w:tcW w:w="236" w:type="dxa"/>
            <w:vAlign w:val="bottom"/>
          </w:tcPr>
          <w:p w14:paraId="64809713"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3430A798" w14:textId="7E919732" w:rsidR="008D071D" w:rsidRPr="00297A65" w:rsidRDefault="008D071D" w:rsidP="008D071D">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8,793</w:t>
            </w:r>
          </w:p>
        </w:tc>
        <w:tc>
          <w:tcPr>
            <w:tcW w:w="284" w:type="dxa"/>
            <w:vAlign w:val="bottom"/>
          </w:tcPr>
          <w:p w14:paraId="499A3714"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3C3FD155" w14:textId="3262425D"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2</w:t>
            </w:r>
          </w:p>
        </w:tc>
        <w:tc>
          <w:tcPr>
            <w:tcW w:w="284" w:type="dxa"/>
            <w:vAlign w:val="bottom"/>
          </w:tcPr>
          <w:p w14:paraId="774E8643"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1A81B71F" w14:textId="7E98C485"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D5AE09F"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22683517" w14:textId="45B8213F"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66,499</w:t>
            </w:r>
          </w:p>
        </w:tc>
      </w:tr>
      <w:tr w:rsidR="008D071D" w:rsidRPr="00297A65" w14:paraId="0194B23C" w14:textId="77777777" w:rsidTr="008D071D">
        <w:trPr>
          <w:cantSplit/>
        </w:trPr>
        <w:tc>
          <w:tcPr>
            <w:tcW w:w="2700" w:type="dxa"/>
          </w:tcPr>
          <w:p w14:paraId="5671A8E8" w14:textId="77777777" w:rsidR="008D071D" w:rsidRPr="00297A65" w:rsidRDefault="008D071D" w:rsidP="008D071D">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6169BE3F" w14:textId="43E03C56"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4,075</w:t>
            </w:r>
          </w:p>
        </w:tc>
        <w:tc>
          <w:tcPr>
            <w:tcW w:w="268" w:type="dxa"/>
            <w:vAlign w:val="bottom"/>
          </w:tcPr>
          <w:p w14:paraId="30B45B4B"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121F0F03" w14:textId="0C778FE7"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C8F937F"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3B1A4BD3" w14:textId="61D85088" w:rsidR="008D071D" w:rsidRPr="00297A65" w:rsidRDefault="008D071D" w:rsidP="008D071D">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7ADBAB93"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58522302" w14:textId="4296536A"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6215E043"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7C4950B0" w14:textId="1C0AD377"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3A974CA"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36F21ECF" w14:textId="665F3A6B"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4,075</w:t>
            </w:r>
          </w:p>
        </w:tc>
      </w:tr>
      <w:tr w:rsidR="008D071D" w:rsidRPr="00297A65" w14:paraId="7C581CEE" w14:textId="77777777" w:rsidTr="008D071D">
        <w:trPr>
          <w:cantSplit/>
        </w:trPr>
        <w:tc>
          <w:tcPr>
            <w:tcW w:w="2700" w:type="dxa"/>
          </w:tcPr>
          <w:p w14:paraId="408662C4" w14:textId="77777777" w:rsidR="008D071D" w:rsidRPr="00297A65" w:rsidRDefault="008D071D" w:rsidP="008D071D">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Financial liabilities designated at </w:t>
            </w:r>
          </w:p>
          <w:p w14:paraId="7E87D12B" w14:textId="77777777" w:rsidR="008D071D" w:rsidRPr="00297A65" w:rsidRDefault="008D071D" w:rsidP="008D071D">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3B704D5E" w14:textId="3C00A5AA"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5E54D49B"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776D26C1" w14:textId="7FE042B8"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174C242"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674D3976" w14:textId="596C967C" w:rsidR="008D071D" w:rsidRPr="00297A65" w:rsidRDefault="008D071D" w:rsidP="008D071D">
            <w:pPr>
              <w:tabs>
                <w:tab w:val="decimal" w:pos="648"/>
              </w:tabs>
              <w:spacing w:line="260" w:lineRule="exact"/>
              <w:ind w:right="-108"/>
              <w:rPr>
                <w:rFonts w:ascii="CordiaUPC" w:hAnsi="CordiaUPC" w:cs="CordiaUPC"/>
                <w:sz w:val="24"/>
                <w:szCs w:val="24"/>
              </w:rPr>
            </w:pPr>
            <w:r>
              <w:rPr>
                <w:rFonts w:ascii="CordiaUPC" w:hAnsi="CordiaUPC" w:cs="CordiaUPC"/>
                <w:sz w:val="24"/>
                <w:szCs w:val="24"/>
              </w:rPr>
              <w:t>300</w:t>
            </w:r>
          </w:p>
        </w:tc>
        <w:tc>
          <w:tcPr>
            <w:tcW w:w="284" w:type="dxa"/>
            <w:vAlign w:val="bottom"/>
          </w:tcPr>
          <w:p w14:paraId="18A25BC1"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27A6C691" w14:textId="35D606D0"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136</w:t>
            </w:r>
          </w:p>
        </w:tc>
        <w:tc>
          <w:tcPr>
            <w:tcW w:w="284" w:type="dxa"/>
            <w:vAlign w:val="bottom"/>
          </w:tcPr>
          <w:p w14:paraId="441C7F25"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14467973" w14:textId="6ED02563"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EADDD6F"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1F14CF0E" w14:textId="42374046"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436</w:t>
            </w:r>
          </w:p>
        </w:tc>
      </w:tr>
      <w:tr w:rsidR="008D071D" w:rsidRPr="00297A65" w14:paraId="67E614CA" w14:textId="77777777" w:rsidTr="008D071D">
        <w:trPr>
          <w:cantSplit/>
        </w:trPr>
        <w:tc>
          <w:tcPr>
            <w:tcW w:w="2700" w:type="dxa"/>
          </w:tcPr>
          <w:p w14:paraId="5B5AD64A" w14:textId="77777777" w:rsidR="008D071D" w:rsidRPr="00297A65" w:rsidRDefault="008D071D" w:rsidP="008D071D">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vAlign w:val="bottom"/>
          </w:tcPr>
          <w:p w14:paraId="46DBAA3A" w14:textId="5CA99A44" w:rsidR="008D071D" w:rsidRPr="00297A65" w:rsidRDefault="008D071D" w:rsidP="008D071D">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5</w:t>
            </w:r>
          </w:p>
        </w:tc>
        <w:tc>
          <w:tcPr>
            <w:tcW w:w="268" w:type="dxa"/>
            <w:vAlign w:val="bottom"/>
          </w:tcPr>
          <w:p w14:paraId="741E48A3"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66" w:type="dxa"/>
            <w:vAlign w:val="bottom"/>
          </w:tcPr>
          <w:p w14:paraId="48D57FB0" w14:textId="718FFE90" w:rsidR="008D071D" w:rsidRPr="00297A65" w:rsidRDefault="008D071D" w:rsidP="008D071D">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13,748</w:t>
            </w:r>
          </w:p>
        </w:tc>
        <w:tc>
          <w:tcPr>
            <w:tcW w:w="236" w:type="dxa"/>
            <w:vAlign w:val="bottom"/>
          </w:tcPr>
          <w:p w14:paraId="4190611F"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898" w:type="dxa"/>
            <w:vAlign w:val="bottom"/>
          </w:tcPr>
          <w:p w14:paraId="5AEAC876" w14:textId="3C25CEAD" w:rsidR="008D071D" w:rsidRPr="00297A65" w:rsidRDefault="008D071D" w:rsidP="008D071D">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61,682</w:t>
            </w:r>
          </w:p>
        </w:tc>
        <w:tc>
          <w:tcPr>
            <w:tcW w:w="284" w:type="dxa"/>
            <w:vAlign w:val="bottom"/>
          </w:tcPr>
          <w:p w14:paraId="7C194DC6"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1037" w:type="dxa"/>
            <w:vAlign w:val="bottom"/>
          </w:tcPr>
          <w:p w14:paraId="71C9AF3F" w14:textId="1176A023" w:rsidR="008D071D" w:rsidRPr="00297A65" w:rsidRDefault="008D071D" w:rsidP="008D071D">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76</w:t>
            </w:r>
          </w:p>
        </w:tc>
        <w:tc>
          <w:tcPr>
            <w:tcW w:w="284" w:type="dxa"/>
            <w:vAlign w:val="bottom"/>
          </w:tcPr>
          <w:p w14:paraId="6154E9B6" w14:textId="77777777" w:rsidR="008D071D" w:rsidRPr="00297A65" w:rsidRDefault="008D071D" w:rsidP="008D071D">
            <w:pPr>
              <w:tabs>
                <w:tab w:val="decimal" w:pos="1107"/>
              </w:tabs>
              <w:spacing w:line="240" w:lineRule="atLeast"/>
              <w:ind w:left="-135" w:right="-18"/>
              <w:rPr>
                <w:rFonts w:ascii="CordiaUPC" w:hAnsi="CordiaUPC" w:cs="CordiaUPC"/>
                <w:sz w:val="24"/>
                <w:szCs w:val="24"/>
              </w:rPr>
            </w:pPr>
          </w:p>
        </w:tc>
        <w:tc>
          <w:tcPr>
            <w:tcW w:w="975" w:type="dxa"/>
            <w:vAlign w:val="bottom"/>
          </w:tcPr>
          <w:p w14:paraId="1196E5A1" w14:textId="0EEA17AA" w:rsidR="008D071D" w:rsidRPr="00297A65" w:rsidRDefault="008D071D" w:rsidP="008D071D">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4F4044A" w14:textId="77777777" w:rsidR="008D071D" w:rsidRPr="00297A65" w:rsidRDefault="008D071D"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00556A92" w14:textId="459A8A08" w:rsidR="008D071D" w:rsidRPr="00297A65" w:rsidRDefault="008D071D" w:rsidP="008D071D">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75,511</w:t>
            </w:r>
          </w:p>
        </w:tc>
      </w:tr>
      <w:tr w:rsidR="00403FAA" w:rsidRPr="00297A65" w14:paraId="2F71E0FC" w14:textId="77777777" w:rsidTr="008D071D">
        <w:trPr>
          <w:cantSplit/>
        </w:trPr>
        <w:tc>
          <w:tcPr>
            <w:tcW w:w="2700" w:type="dxa"/>
            <w:vAlign w:val="bottom"/>
          </w:tcPr>
          <w:p w14:paraId="00B87A9B" w14:textId="77777777" w:rsidR="00403FAA" w:rsidRPr="00297A65" w:rsidRDefault="00403FAA" w:rsidP="00403FAA">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1" w:type="dxa"/>
          </w:tcPr>
          <w:p w14:paraId="4044396A" w14:textId="4AE02AA9" w:rsidR="00403FAA" w:rsidRPr="00297A65" w:rsidRDefault="00403FAA" w:rsidP="00403FAA">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rPr>
              <w:t>998</w:t>
            </w:r>
          </w:p>
        </w:tc>
        <w:tc>
          <w:tcPr>
            <w:tcW w:w="268" w:type="dxa"/>
          </w:tcPr>
          <w:p w14:paraId="145B7EB0" w14:textId="77777777" w:rsidR="00403FAA" w:rsidRPr="00297A65" w:rsidRDefault="00403FAA" w:rsidP="00403FAA">
            <w:pPr>
              <w:tabs>
                <w:tab w:val="decimal" w:pos="1107"/>
              </w:tabs>
              <w:spacing w:line="240" w:lineRule="atLeast"/>
              <w:ind w:left="-135" w:right="-18"/>
              <w:rPr>
                <w:rFonts w:ascii="CordiaUPC" w:hAnsi="CordiaUPC" w:cs="CordiaUPC"/>
                <w:sz w:val="24"/>
                <w:szCs w:val="24"/>
              </w:rPr>
            </w:pPr>
          </w:p>
        </w:tc>
        <w:tc>
          <w:tcPr>
            <w:tcW w:w="866" w:type="dxa"/>
          </w:tcPr>
          <w:p w14:paraId="1517E973" w14:textId="14D166FF" w:rsidR="00403FAA" w:rsidRPr="00297A65" w:rsidRDefault="00403FAA" w:rsidP="00403FAA">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rPr>
              <w:t>1,781</w:t>
            </w:r>
          </w:p>
        </w:tc>
        <w:tc>
          <w:tcPr>
            <w:tcW w:w="236" w:type="dxa"/>
          </w:tcPr>
          <w:p w14:paraId="5163AD81" w14:textId="77777777" w:rsidR="00403FAA" w:rsidRPr="00297A65" w:rsidRDefault="00403FAA" w:rsidP="00403FAA">
            <w:pPr>
              <w:tabs>
                <w:tab w:val="decimal" w:pos="1107"/>
              </w:tabs>
              <w:spacing w:line="240" w:lineRule="atLeast"/>
              <w:ind w:left="-135" w:right="-18"/>
              <w:rPr>
                <w:rFonts w:ascii="CordiaUPC" w:hAnsi="CordiaUPC" w:cs="CordiaUPC"/>
                <w:sz w:val="24"/>
                <w:szCs w:val="24"/>
              </w:rPr>
            </w:pPr>
          </w:p>
        </w:tc>
        <w:tc>
          <w:tcPr>
            <w:tcW w:w="898" w:type="dxa"/>
          </w:tcPr>
          <w:p w14:paraId="780407B3" w14:textId="4068F0B2" w:rsidR="00403FAA" w:rsidRPr="00297A65" w:rsidRDefault="00403FAA" w:rsidP="00403FAA">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rPr>
              <w:t>-</w:t>
            </w:r>
          </w:p>
        </w:tc>
        <w:tc>
          <w:tcPr>
            <w:tcW w:w="284" w:type="dxa"/>
          </w:tcPr>
          <w:p w14:paraId="4DA85610" w14:textId="77777777" w:rsidR="00403FAA" w:rsidRPr="00297A65" w:rsidRDefault="00403FAA" w:rsidP="00403FAA">
            <w:pPr>
              <w:tabs>
                <w:tab w:val="decimal" w:pos="1107"/>
              </w:tabs>
              <w:spacing w:line="240" w:lineRule="atLeast"/>
              <w:ind w:left="-135" w:right="-18"/>
              <w:rPr>
                <w:rFonts w:ascii="CordiaUPC" w:hAnsi="CordiaUPC" w:cs="CordiaUPC"/>
                <w:sz w:val="24"/>
                <w:szCs w:val="24"/>
              </w:rPr>
            </w:pPr>
          </w:p>
        </w:tc>
        <w:tc>
          <w:tcPr>
            <w:tcW w:w="1037" w:type="dxa"/>
          </w:tcPr>
          <w:p w14:paraId="4DFA7D5A" w14:textId="14E6AF03" w:rsidR="00403FAA" w:rsidRPr="00297A65" w:rsidRDefault="00403FAA" w:rsidP="00403FAA">
            <w:pPr>
              <w:tabs>
                <w:tab w:val="decimal" w:pos="803"/>
              </w:tabs>
              <w:spacing w:line="240" w:lineRule="atLeast"/>
              <w:ind w:left="-130" w:right="-112"/>
              <w:rPr>
                <w:rFonts w:ascii="CordiaUPC" w:hAnsi="CordiaUPC" w:cs="CordiaUPC"/>
                <w:sz w:val="24"/>
                <w:szCs w:val="24"/>
                <w:lang w:val="en-US"/>
              </w:rPr>
            </w:pPr>
            <w:r>
              <w:rPr>
                <w:rFonts w:ascii="CordiaUPC" w:hAnsi="CordiaUPC" w:cs="CordiaUPC"/>
                <w:sz w:val="24"/>
                <w:szCs w:val="24"/>
              </w:rPr>
              <w:t>233</w:t>
            </w:r>
          </w:p>
        </w:tc>
        <w:tc>
          <w:tcPr>
            <w:tcW w:w="284" w:type="dxa"/>
          </w:tcPr>
          <w:p w14:paraId="1DA7C1DC" w14:textId="77777777" w:rsidR="00403FAA" w:rsidRPr="00297A65" w:rsidRDefault="00403FAA" w:rsidP="00403FAA">
            <w:pPr>
              <w:tabs>
                <w:tab w:val="decimal" w:pos="1107"/>
              </w:tabs>
              <w:spacing w:line="240" w:lineRule="atLeast"/>
              <w:ind w:left="-135" w:right="-18"/>
              <w:rPr>
                <w:rFonts w:ascii="CordiaUPC" w:hAnsi="CordiaUPC" w:cs="CordiaUPC"/>
                <w:sz w:val="24"/>
                <w:szCs w:val="24"/>
              </w:rPr>
            </w:pPr>
          </w:p>
        </w:tc>
        <w:tc>
          <w:tcPr>
            <w:tcW w:w="975" w:type="dxa"/>
          </w:tcPr>
          <w:p w14:paraId="47C4D86F" w14:textId="70D4D177" w:rsidR="00403FAA" w:rsidRPr="00297A65" w:rsidRDefault="00403FAA" w:rsidP="00403FAA">
            <w:pPr>
              <w:tabs>
                <w:tab w:val="decimal" w:pos="700"/>
              </w:tabs>
              <w:spacing w:line="240" w:lineRule="atLeast"/>
              <w:ind w:left="-130" w:right="-108"/>
              <w:rPr>
                <w:rFonts w:ascii="CordiaUPC" w:hAnsi="CordiaUPC" w:cs="CordiaUPC"/>
                <w:sz w:val="24"/>
                <w:szCs w:val="24"/>
                <w:lang w:val="en-US"/>
              </w:rPr>
            </w:pPr>
            <w:r>
              <w:rPr>
                <w:rFonts w:ascii="CordiaUPC" w:hAnsi="CordiaUPC" w:cs="CordiaUPC"/>
                <w:sz w:val="24"/>
                <w:szCs w:val="24"/>
              </w:rPr>
              <w:t>6,771</w:t>
            </w:r>
          </w:p>
        </w:tc>
        <w:tc>
          <w:tcPr>
            <w:tcW w:w="236" w:type="dxa"/>
          </w:tcPr>
          <w:p w14:paraId="65AFE70C" w14:textId="77777777" w:rsidR="00403FAA" w:rsidRPr="00297A65" w:rsidRDefault="00403FAA" w:rsidP="00403FAA">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283FB790" w14:textId="2F74B818" w:rsidR="00403FAA" w:rsidRPr="00297A65" w:rsidRDefault="00403FAA" w:rsidP="00403FAA">
            <w:pPr>
              <w:tabs>
                <w:tab w:val="decimal" w:pos="740"/>
              </w:tabs>
              <w:spacing w:line="240" w:lineRule="atLeast"/>
              <w:ind w:left="-130" w:right="-108"/>
              <w:rPr>
                <w:rFonts w:ascii="CordiaUPC" w:hAnsi="CordiaUPC" w:cs="CordiaUPC"/>
                <w:sz w:val="24"/>
                <w:szCs w:val="24"/>
                <w:lang w:val="en-US"/>
              </w:rPr>
            </w:pPr>
            <w:r>
              <w:rPr>
                <w:rFonts w:ascii="CordiaUPC" w:hAnsi="CordiaUPC" w:cs="CordiaUPC"/>
                <w:sz w:val="24"/>
                <w:szCs w:val="24"/>
              </w:rPr>
              <w:t>9,783</w:t>
            </w:r>
          </w:p>
        </w:tc>
      </w:tr>
      <w:tr w:rsidR="00403FAA" w:rsidRPr="00297A65" w14:paraId="53E7BE99" w14:textId="77777777" w:rsidTr="008D071D">
        <w:trPr>
          <w:cantSplit/>
        </w:trPr>
        <w:tc>
          <w:tcPr>
            <w:tcW w:w="2700" w:type="dxa"/>
          </w:tcPr>
          <w:p w14:paraId="3ED0FCF0" w14:textId="77777777" w:rsidR="00403FAA" w:rsidRPr="00297A65" w:rsidRDefault="00403FAA" w:rsidP="00403FAA">
            <w:pPr>
              <w:spacing w:line="240" w:lineRule="atLeas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2845169" w14:textId="2BC73FEB" w:rsidR="00403FAA" w:rsidRPr="00297A65" w:rsidRDefault="00403FAA" w:rsidP="00403FAA">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834,551</w:t>
            </w:r>
          </w:p>
        </w:tc>
        <w:tc>
          <w:tcPr>
            <w:tcW w:w="268" w:type="dxa"/>
          </w:tcPr>
          <w:p w14:paraId="59341B42"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3F06A564" w14:textId="15EBF3FD" w:rsidR="00403FAA" w:rsidRPr="00297A65" w:rsidRDefault="00403FAA" w:rsidP="00403FAA">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97,367</w:t>
            </w:r>
          </w:p>
        </w:tc>
        <w:tc>
          <w:tcPr>
            <w:tcW w:w="236" w:type="dxa"/>
          </w:tcPr>
          <w:p w14:paraId="7D03D52D"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716161D" w14:textId="17FBEDAE" w:rsidR="00403FAA" w:rsidRPr="00297A65" w:rsidRDefault="00403FAA" w:rsidP="00403FAA">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77,432</w:t>
            </w:r>
          </w:p>
        </w:tc>
        <w:tc>
          <w:tcPr>
            <w:tcW w:w="284" w:type="dxa"/>
          </w:tcPr>
          <w:p w14:paraId="455B0644"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500C2D3A" w14:textId="36D9EB9A" w:rsidR="00403FAA" w:rsidRPr="00297A65" w:rsidRDefault="00403FAA" w:rsidP="00403FAA">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rPr>
              <w:t>447</w:t>
            </w:r>
          </w:p>
        </w:tc>
        <w:tc>
          <w:tcPr>
            <w:tcW w:w="284" w:type="dxa"/>
          </w:tcPr>
          <w:p w14:paraId="7E2FF1B1"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10581B86" w14:textId="6130400B" w:rsidR="00403FAA" w:rsidRPr="00297A65" w:rsidRDefault="00403FAA" w:rsidP="00403FAA">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6,771</w:t>
            </w:r>
          </w:p>
        </w:tc>
        <w:tc>
          <w:tcPr>
            <w:tcW w:w="236" w:type="dxa"/>
          </w:tcPr>
          <w:p w14:paraId="1F249FD9" w14:textId="77777777" w:rsidR="00403FAA" w:rsidRPr="00297A65" w:rsidRDefault="00403FAA" w:rsidP="00403FAA">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5B151C33" w14:textId="1315E2AE" w:rsidR="00403FAA" w:rsidRPr="00297A65" w:rsidRDefault="00403FAA" w:rsidP="00403FAA">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1,016,568</w:t>
            </w:r>
          </w:p>
        </w:tc>
      </w:tr>
      <w:tr w:rsidR="00403FAA" w:rsidRPr="00297A65" w14:paraId="1FFF6956" w14:textId="77777777" w:rsidTr="008D071D">
        <w:trPr>
          <w:cantSplit/>
        </w:trPr>
        <w:tc>
          <w:tcPr>
            <w:tcW w:w="2700" w:type="dxa"/>
          </w:tcPr>
          <w:p w14:paraId="7C87C6E6" w14:textId="77777777" w:rsidR="00403FAA" w:rsidRPr="00297A65" w:rsidRDefault="00403FAA" w:rsidP="00403FAA">
            <w:pPr>
              <w:spacing w:line="240" w:lineRule="atLeas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7FE66527" w14:textId="49A5EA47" w:rsidR="00403FAA" w:rsidRPr="00297A65" w:rsidRDefault="00403FAA" w:rsidP="00403FAA">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(622,687)</w:t>
            </w:r>
          </w:p>
        </w:tc>
        <w:tc>
          <w:tcPr>
            <w:tcW w:w="268" w:type="dxa"/>
          </w:tcPr>
          <w:p w14:paraId="44C39642"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1E683D04" w14:textId="7D19810D" w:rsidR="00403FAA" w:rsidRPr="00297A65" w:rsidRDefault="00403FAA" w:rsidP="00403FAA">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305,154</w:t>
            </w:r>
          </w:p>
        </w:tc>
        <w:tc>
          <w:tcPr>
            <w:tcW w:w="236" w:type="dxa"/>
          </w:tcPr>
          <w:p w14:paraId="1FF99088"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442A6F39" w14:textId="5678D911" w:rsidR="00403FAA" w:rsidRPr="00297A65" w:rsidRDefault="00403FAA" w:rsidP="00403FAA">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128,964</w:t>
            </w:r>
          </w:p>
        </w:tc>
        <w:tc>
          <w:tcPr>
            <w:tcW w:w="284" w:type="dxa"/>
          </w:tcPr>
          <w:p w14:paraId="2AF9B1EE"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double" w:sz="4" w:space="0" w:color="auto"/>
            </w:tcBorders>
          </w:tcPr>
          <w:p w14:paraId="482BB13B" w14:textId="752C3910" w:rsidR="00403FAA" w:rsidRPr="00297A65" w:rsidRDefault="00403FAA" w:rsidP="00403FAA">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rPr>
              <w:t>221,462</w:t>
            </w:r>
          </w:p>
        </w:tc>
        <w:tc>
          <w:tcPr>
            <w:tcW w:w="284" w:type="dxa"/>
          </w:tcPr>
          <w:p w14:paraId="4F3AFFFF" w14:textId="77777777" w:rsidR="00403FAA" w:rsidRPr="00297A65" w:rsidRDefault="00403FAA" w:rsidP="00403FAA">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double" w:sz="4" w:space="0" w:color="auto"/>
            </w:tcBorders>
          </w:tcPr>
          <w:p w14:paraId="257BB221" w14:textId="3C961D7D" w:rsidR="00403FAA" w:rsidRPr="00297A65" w:rsidRDefault="00403FAA" w:rsidP="00403FAA">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194,704</w:t>
            </w:r>
          </w:p>
        </w:tc>
        <w:tc>
          <w:tcPr>
            <w:tcW w:w="236" w:type="dxa"/>
          </w:tcPr>
          <w:p w14:paraId="156D6353" w14:textId="77777777" w:rsidR="00403FAA" w:rsidRPr="00297A65" w:rsidRDefault="00403FAA" w:rsidP="00403FAA">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208817A2" w14:textId="65F615DB" w:rsidR="00403FAA" w:rsidRPr="00297A65" w:rsidRDefault="00403FAA" w:rsidP="00403FAA">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rPr>
              <w:t>227,597</w:t>
            </w:r>
          </w:p>
        </w:tc>
      </w:tr>
      <w:tr w:rsidR="007476D6" w:rsidRPr="00297A65" w14:paraId="459CD343" w14:textId="77777777" w:rsidTr="008D071D">
        <w:trPr>
          <w:cantSplit/>
          <w:trHeight w:val="165"/>
        </w:trPr>
        <w:tc>
          <w:tcPr>
            <w:tcW w:w="2700" w:type="dxa"/>
          </w:tcPr>
          <w:p w14:paraId="2478C6A9"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01" w:type="dxa"/>
            <w:tcBorders>
              <w:top w:val="double" w:sz="4" w:space="0" w:color="auto"/>
            </w:tcBorders>
          </w:tcPr>
          <w:p w14:paraId="486A00A2"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p>
        </w:tc>
        <w:tc>
          <w:tcPr>
            <w:tcW w:w="268" w:type="dxa"/>
            <w:vAlign w:val="bottom"/>
          </w:tcPr>
          <w:p w14:paraId="25A72C62"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double" w:sz="4" w:space="0" w:color="auto"/>
            </w:tcBorders>
          </w:tcPr>
          <w:p w14:paraId="195E63CD"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p>
        </w:tc>
        <w:tc>
          <w:tcPr>
            <w:tcW w:w="236" w:type="dxa"/>
          </w:tcPr>
          <w:p w14:paraId="55276BCA"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double" w:sz="4" w:space="0" w:color="auto"/>
            </w:tcBorders>
          </w:tcPr>
          <w:p w14:paraId="645F06B0"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p>
        </w:tc>
        <w:tc>
          <w:tcPr>
            <w:tcW w:w="284" w:type="dxa"/>
          </w:tcPr>
          <w:p w14:paraId="2C9073C4"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tcBorders>
              <w:top w:val="double" w:sz="4" w:space="0" w:color="auto"/>
            </w:tcBorders>
          </w:tcPr>
          <w:p w14:paraId="3CB5FA46" w14:textId="77777777" w:rsidR="007476D6" w:rsidRPr="00297A65" w:rsidRDefault="007476D6" w:rsidP="000406A0">
            <w:pPr>
              <w:tabs>
                <w:tab w:val="decimal" w:pos="745"/>
              </w:tabs>
              <w:spacing w:line="260" w:lineRule="exact"/>
              <w:ind w:left="-130" w:right="-108"/>
              <w:rPr>
                <w:rFonts w:ascii="CordiaUPC" w:hAnsi="CordiaUPC" w:cs="CordiaUPC"/>
                <w:sz w:val="24"/>
                <w:szCs w:val="24"/>
              </w:rPr>
            </w:pPr>
          </w:p>
        </w:tc>
        <w:tc>
          <w:tcPr>
            <w:tcW w:w="284" w:type="dxa"/>
          </w:tcPr>
          <w:p w14:paraId="2C4F21A1"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tcBorders>
              <w:top w:val="double" w:sz="4" w:space="0" w:color="auto"/>
            </w:tcBorders>
          </w:tcPr>
          <w:p w14:paraId="72C9DAED"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236" w:type="dxa"/>
          </w:tcPr>
          <w:p w14:paraId="44E0B434"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tcBorders>
              <w:top w:val="double" w:sz="4" w:space="0" w:color="auto"/>
            </w:tcBorders>
          </w:tcPr>
          <w:p w14:paraId="7B6DFD56"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r>
    </w:tbl>
    <w:p w14:paraId="2C619778"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36FCA02D"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1499A010"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 xml:space="preserve">(3) </w:t>
      </w:r>
      <w:r w:rsidRPr="00297A65">
        <w:rPr>
          <w:rFonts w:ascii="CordiaUPC" w:hAnsi="CordiaUPC" w:cs="CordiaUPC" w:hint="cs"/>
          <w:color w:val="000000"/>
          <w:sz w:val="24"/>
          <w:szCs w:val="24"/>
          <w:lang w:val="en-US" w:bidi="th-TH"/>
        </w:rPr>
        <w:t>Non-performing loans.</w:t>
      </w:r>
    </w:p>
    <w:p w14:paraId="649E44C0" w14:textId="77777777" w:rsidR="007476D6" w:rsidRPr="00297A65" w:rsidRDefault="007476D6" w:rsidP="007476D6">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p>
    <w:p w14:paraId="26C069C5" w14:textId="77777777" w:rsidR="007476D6" w:rsidRDefault="007476D6" w:rsidP="007476D6">
      <w:r>
        <w:br w:type="page"/>
      </w:r>
    </w:p>
    <w:tbl>
      <w:tblPr>
        <w:tblpPr w:leftFromText="180" w:rightFromText="180" w:vertAnchor="text" w:tblpX="270" w:tblpY="1"/>
        <w:tblOverlap w:val="never"/>
        <w:tblW w:w="9809" w:type="dxa"/>
        <w:tblLayout w:type="fixed"/>
        <w:tblLook w:val="0000" w:firstRow="0" w:lastRow="0" w:firstColumn="0" w:lastColumn="0" w:noHBand="0" w:noVBand="0"/>
      </w:tblPr>
      <w:tblGrid>
        <w:gridCol w:w="2700"/>
        <w:gridCol w:w="1001"/>
        <w:gridCol w:w="268"/>
        <w:gridCol w:w="866"/>
        <w:gridCol w:w="236"/>
        <w:gridCol w:w="898"/>
        <w:gridCol w:w="284"/>
        <w:gridCol w:w="1037"/>
        <w:gridCol w:w="284"/>
        <w:gridCol w:w="975"/>
        <w:gridCol w:w="236"/>
        <w:gridCol w:w="16"/>
        <w:gridCol w:w="1008"/>
      </w:tblGrid>
      <w:tr w:rsidR="007476D6" w:rsidRPr="00297A65" w14:paraId="22EE9192" w14:textId="77777777" w:rsidTr="000406A0">
        <w:trPr>
          <w:cantSplit/>
        </w:trPr>
        <w:tc>
          <w:tcPr>
            <w:tcW w:w="2700" w:type="dxa"/>
          </w:tcPr>
          <w:p w14:paraId="3EA6733F"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7109" w:type="dxa"/>
            <w:gridSpan w:val="12"/>
          </w:tcPr>
          <w:p w14:paraId="12A01912" w14:textId="77777777" w:rsidR="007476D6" w:rsidRPr="00297A65" w:rsidRDefault="007476D6" w:rsidP="000406A0">
            <w:pPr>
              <w:spacing w:line="220" w:lineRule="exact"/>
              <w:ind w:left="-18" w:right="-270"/>
              <w:jc w:val="center"/>
              <w:rPr>
                <w:rFonts w:ascii="CordiaUPC" w:hAnsi="CordiaUPC" w:cs="CordiaUPC"/>
                <w:b/>
                <w:bCs/>
                <w:sz w:val="24"/>
                <w:szCs w:val="24"/>
                <w:lang w:val="th-TH" w:bidi="th-TH"/>
              </w:rPr>
            </w:pPr>
            <w:r w:rsidRPr="00297A65">
              <w:rPr>
                <w:rFonts w:ascii="CordiaUPC" w:hAnsi="CordiaUPC" w:cs="CordiaUPC" w:hint="cs"/>
                <w:b/>
                <w:bCs/>
                <w:sz w:val="24"/>
                <w:szCs w:val="24"/>
                <w:lang w:val="th-TH" w:bidi="th-TH"/>
              </w:rPr>
              <w:t>Bank only</w:t>
            </w:r>
          </w:p>
        </w:tc>
      </w:tr>
      <w:tr w:rsidR="007476D6" w:rsidRPr="00297A65" w14:paraId="49F70FB6" w14:textId="77777777" w:rsidTr="000406A0">
        <w:trPr>
          <w:cantSplit/>
        </w:trPr>
        <w:tc>
          <w:tcPr>
            <w:tcW w:w="2700" w:type="dxa"/>
          </w:tcPr>
          <w:p w14:paraId="35535333"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7109" w:type="dxa"/>
            <w:gridSpan w:val="12"/>
          </w:tcPr>
          <w:p w14:paraId="58AB981A" w14:textId="77777777" w:rsidR="007476D6" w:rsidRPr="00297A65" w:rsidRDefault="007476D6" w:rsidP="000406A0">
            <w:pPr>
              <w:spacing w:line="220" w:lineRule="exact"/>
              <w:ind w:left="-18" w:right="-270"/>
              <w:jc w:val="center"/>
              <w:rPr>
                <w:rFonts w:ascii="CordiaUPC" w:hAnsi="CordiaUPC" w:cs="CordiaUPC"/>
                <w:color w:val="000000"/>
                <w:sz w:val="24"/>
                <w:szCs w:val="24"/>
                <w:lang w:val="en-US" w:bidi="th-TH"/>
              </w:rPr>
            </w:pPr>
            <w:r w:rsidRPr="00887104">
              <w:rPr>
                <w:rFonts w:ascii="CordiaUPC" w:hAnsi="CordiaUPC" w:cs="CordiaUPC" w:hint="cs"/>
                <w:color w:val="000000"/>
                <w:sz w:val="26"/>
                <w:szCs w:val="26"/>
                <w:lang w:val="en-US" w:bidi="th-TH"/>
              </w:rPr>
              <w:t>31 December 2020</w:t>
            </w:r>
          </w:p>
        </w:tc>
      </w:tr>
      <w:tr w:rsidR="007476D6" w:rsidRPr="00297A65" w14:paraId="76F9A595" w14:textId="77777777" w:rsidTr="000406A0">
        <w:trPr>
          <w:cantSplit/>
        </w:trPr>
        <w:tc>
          <w:tcPr>
            <w:tcW w:w="2700" w:type="dxa"/>
          </w:tcPr>
          <w:p w14:paraId="26229308"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1001" w:type="dxa"/>
            <w:vAlign w:val="bottom"/>
          </w:tcPr>
          <w:p w14:paraId="176F728D" w14:textId="77777777" w:rsidR="007476D6" w:rsidRPr="00297A65" w:rsidRDefault="007476D6" w:rsidP="000406A0">
            <w:pPr>
              <w:spacing w:line="220" w:lineRule="exact"/>
              <w:ind w:left="-117" w:right="-108"/>
              <w:jc w:val="center"/>
              <w:rPr>
                <w:rFonts w:ascii="CordiaUPC" w:hAnsi="CordiaUPC" w:cs="CordiaUPC"/>
                <w:sz w:val="24"/>
                <w:szCs w:val="24"/>
              </w:rPr>
            </w:pPr>
          </w:p>
        </w:tc>
        <w:tc>
          <w:tcPr>
            <w:tcW w:w="268" w:type="dxa"/>
          </w:tcPr>
          <w:p w14:paraId="298A3A21"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66" w:type="dxa"/>
            <w:vAlign w:val="bottom"/>
          </w:tcPr>
          <w:p w14:paraId="36E4D297"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Within</w:t>
            </w:r>
          </w:p>
        </w:tc>
        <w:tc>
          <w:tcPr>
            <w:tcW w:w="236" w:type="dxa"/>
          </w:tcPr>
          <w:p w14:paraId="036FB317"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98" w:type="dxa"/>
            <w:vAlign w:val="bottom"/>
          </w:tcPr>
          <w:p w14:paraId="6F3630BA"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284" w:type="dxa"/>
          </w:tcPr>
          <w:p w14:paraId="0CF83254" w14:textId="77777777" w:rsidR="007476D6" w:rsidRPr="00297A65" w:rsidRDefault="007476D6" w:rsidP="000406A0">
            <w:pPr>
              <w:spacing w:line="220" w:lineRule="exact"/>
              <w:ind w:left="-396" w:right="-90"/>
              <w:jc w:val="center"/>
              <w:rPr>
                <w:rFonts w:ascii="CordiaUPC" w:hAnsi="CordiaUPC" w:cs="CordiaUPC"/>
                <w:sz w:val="24"/>
                <w:szCs w:val="24"/>
                <w:lang w:val="en-US"/>
              </w:rPr>
            </w:pPr>
          </w:p>
        </w:tc>
        <w:tc>
          <w:tcPr>
            <w:tcW w:w="1037" w:type="dxa"/>
          </w:tcPr>
          <w:p w14:paraId="28AF8394"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284" w:type="dxa"/>
          </w:tcPr>
          <w:p w14:paraId="70578E0B" w14:textId="77777777" w:rsidR="007476D6" w:rsidRPr="00297A65" w:rsidRDefault="007476D6" w:rsidP="000406A0">
            <w:pPr>
              <w:spacing w:line="220" w:lineRule="exact"/>
              <w:ind w:left="-117" w:right="-90"/>
              <w:jc w:val="center"/>
              <w:rPr>
                <w:rFonts w:ascii="CordiaUPC" w:hAnsi="CordiaUPC" w:cs="CordiaUPC"/>
                <w:sz w:val="24"/>
                <w:szCs w:val="24"/>
                <w:highlight w:val="green"/>
                <w:lang w:val="en-US"/>
              </w:rPr>
            </w:pPr>
          </w:p>
        </w:tc>
        <w:tc>
          <w:tcPr>
            <w:tcW w:w="975" w:type="dxa"/>
          </w:tcPr>
          <w:p w14:paraId="69F12E8F" w14:textId="77777777" w:rsidR="007476D6" w:rsidRPr="00297A65" w:rsidRDefault="007476D6" w:rsidP="000406A0">
            <w:pPr>
              <w:spacing w:line="220" w:lineRule="exact"/>
              <w:ind w:left="-117" w:right="-90"/>
              <w:jc w:val="center"/>
              <w:rPr>
                <w:rFonts w:ascii="CordiaUPC" w:hAnsi="CordiaUPC" w:cs="CordiaUPC"/>
                <w:sz w:val="24"/>
                <w:szCs w:val="24"/>
                <w:lang w:val="en-US"/>
              </w:rPr>
            </w:pPr>
            <w:r w:rsidRPr="00297A65">
              <w:rPr>
                <w:rFonts w:ascii="CordiaUPC" w:hAnsi="CordiaUPC" w:cs="CordiaUPC" w:hint="cs"/>
                <w:sz w:val="24"/>
                <w:szCs w:val="24"/>
                <w:lang w:val="en-US"/>
              </w:rPr>
              <w:t>No</w:t>
            </w:r>
          </w:p>
        </w:tc>
        <w:tc>
          <w:tcPr>
            <w:tcW w:w="236" w:type="dxa"/>
          </w:tcPr>
          <w:p w14:paraId="649419CF"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1024" w:type="dxa"/>
            <w:gridSpan w:val="2"/>
          </w:tcPr>
          <w:p w14:paraId="20AF0FB0"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r>
      <w:tr w:rsidR="007476D6" w:rsidRPr="00297A65" w14:paraId="5BECA492" w14:textId="77777777" w:rsidTr="000406A0">
        <w:trPr>
          <w:cantSplit/>
        </w:trPr>
        <w:tc>
          <w:tcPr>
            <w:tcW w:w="2700" w:type="dxa"/>
          </w:tcPr>
          <w:p w14:paraId="62522C61"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1001" w:type="dxa"/>
            <w:vAlign w:val="bottom"/>
          </w:tcPr>
          <w:p w14:paraId="057D6AC5" w14:textId="77777777" w:rsidR="007476D6" w:rsidRPr="00297A65" w:rsidRDefault="007476D6" w:rsidP="000406A0">
            <w:pPr>
              <w:spacing w:line="220" w:lineRule="exact"/>
              <w:ind w:left="-117" w:right="-108"/>
              <w:jc w:val="center"/>
              <w:rPr>
                <w:rFonts w:ascii="CordiaUPC" w:hAnsi="CordiaUPC" w:cs="CordiaUPC"/>
                <w:sz w:val="24"/>
                <w:szCs w:val="24"/>
              </w:rPr>
            </w:pPr>
            <w:r w:rsidRPr="00297A65">
              <w:rPr>
                <w:rFonts w:ascii="CordiaUPC" w:hAnsi="CordiaUPC" w:cs="CordiaUPC" w:hint="cs"/>
                <w:sz w:val="24"/>
                <w:szCs w:val="24"/>
              </w:rPr>
              <w:t xml:space="preserve">At call </w:t>
            </w:r>
            <w:r w:rsidRPr="00297A65">
              <w:rPr>
                <w:rFonts w:ascii="CordiaUPC" w:hAnsi="CordiaUPC" w:cs="CordiaUPC" w:hint="cs"/>
                <w:sz w:val="24"/>
                <w:szCs w:val="24"/>
                <w:vertAlign w:val="superscript"/>
              </w:rPr>
              <w:t>(1)</w:t>
            </w:r>
          </w:p>
        </w:tc>
        <w:tc>
          <w:tcPr>
            <w:tcW w:w="268" w:type="dxa"/>
          </w:tcPr>
          <w:p w14:paraId="3775BFC3" w14:textId="77777777" w:rsidR="007476D6" w:rsidRPr="00297A65" w:rsidRDefault="007476D6" w:rsidP="000406A0">
            <w:pPr>
              <w:spacing w:line="220" w:lineRule="exact"/>
              <w:ind w:left="-117" w:right="-90"/>
              <w:jc w:val="center"/>
              <w:rPr>
                <w:rFonts w:ascii="CordiaUPC" w:hAnsi="CordiaUPC" w:cs="CordiaUPC"/>
                <w:sz w:val="24"/>
                <w:szCs w:val="24"/>
                <w:lang w:val="en-US"/>
              </w:rPr>
            </w:pPr>
          </w:p>
        </w:tc>
        <w:tc>
          <w:tcPr>
            <w:tcW w:w="866" w:type="dxa"/>
            <w:vAlign w:val="bottom"/>
          </w:tcPr>
          <w:p w14:paraId="3B4A7E85" w14:textId="77777777" w:rsidR="007476D6" w:rsidRPr="00297A65" w:rsidRDefault="007476D6" w:rsidP="000406A0">
            <w:pPr>
              <w:spacing w:line="220" w:lineRule="exact"/>
              <w:ind w:left="-117" w:right="-90"/>
              <w:jc w:val="center"/>
              <w:rPr>
                <w:rFonts w:ascii="CordiaUPC" w:hAnsi="CordiaUPC" w:cs="CordiaUPC"/>
                <w:sz w:val="24"/>
                <w:szCs w:val="24"/>
                <w:cs/>
                <w:lang w:bidi="th-TH"/>
              </w:rPr>
            </w:pPr>
            <w:r w:rsidRPr="00297A65">
              <w:rPr>
                <w:rFonts w:ascii="CordiaUPC" w:hAnsi="CordiaUPC" w:cs="CordiaUPC" w:hint="cs"/>
                <w:sz w:val="24"/>
                <w:szCs w:val="24"/>
              </w:rPr>
              <w:t>1 year</w:t>
            </w:r>
          </w:p>
        </w:tc>
        <w:tc>
          <w:tcPr>
            <w:tcW w:w="236" w:type="dxa"/>
          </w:tcPr>
          <w:p w14:paraId="33E496A0"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898" w:type="dxa"/>
            <w:vAlign w:val="bottom"/>
          </w:tcPr>
          <w:p w14:paraId="63733796"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 xml:space="preserve">1 - 5 year </w:t>
            </w:r>
          </w:p>
        </w:tc>
        <w:tc>
          <w:tcPr>
            <w:tcW w:w="284" w:type="dxa"/>
          </w:tcPr>
          <w:p w14:paraId="56286FED"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1037" w:type="dxa"/>
          </w:tcPr>
          <w:p w14:paraId="685AA94B"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Over 5 year</w:t>
            </w:r>
          </w:p>
        </w:tc>
        <w:tc>
          <w:tcPr>
            <w:tcW w:w="284" w:type="dxa"/>
          </w:tcPr>
          <w:p w14:paraId="791D860C" w14:textId="77777777" w:rsidR="007476D6" w:rsidRPr="00297A65" w:rsidRDefault="007476D6" w:rsidP="000406A0">
            <w:pPr>
              <w:spacing w:line="220" w:lineRule="exact"/>
              <w:ind w:left="-117" w:right="-90"/>
              <w:jc w:val="center"/>
              <w:rPr>
                <w:rFonts w:ascii="CordiaUPC" w:hAnsi="CordiaUPC" w:cs="CordiaUPC"/>
                <w:sz w:val="24"/>
                <w:szCs w:val="24"/>
                <w:highlight w:val="green"/>
              </w:rPr>
            </w:pPr>
          </w:p>
        </w:tc>
        <w:tc>
          <w:tcPr>
            <w:tcW w:w="975" w:type="dxa"/>
          </w:tcPr>
          <w:p w14:paraId="7CAC7876"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lang w:val="en-US"/>
              </w:rPr>
              <w:t>maturity</w:t>
            </w:r>
          </w:p>
        </w:tc>
        <w:tc>
          <w:tcPr>
            <w:tcW w:w="236" w:type="dxa"/>
          </w:tcPr>
          <w:p w14:paraId="7F963BAD" w14:textId="77777777" w:rsidR="007476D6" w:rsidRPr="00297A65" w:rsidRDefault="007476D6" w:rsidP="000406A0">
            <w:pPr>
              <w:spacing w:line="220" w:lineRule="exact"/>
              <w:ind w:left="-117" w:right="-90"/>
              <w:jc w:val="center"/>
              <w:rPr>
                <w:rFonts w:ascii="CordiaUPC" w:hAnsi="CordiaUPC" w:cs="CordiaUPC"/>
                <w:sz w:val="24"/>
                <w:szCs w:val="24"/>
              </w:rPr>
            </w:pPr>
          </w:p>
        </w:tc>
        <w:tc>
          <w:tcPr>
            <w:tcW w:w="1024" w:type="dxa"/>
            <w:gridSpan w:val="2"/>
          </w:tcPr>
          <w:p w14:paraId="417C62F2" w14:textId="77777777" w:rsidR="007476D6" w:rsidRPr="00297A65" w:rsidRDefault="007476D6" w:rsidP="000406A0">
            <w:pPr>
              <w:spacing w:line="220" w:lineRule="exact"/>
              <w:ind w:left="-117" w:right="-90"/>
              <w:jc w:val="center"/>
              <w:rPr>
                <w:rFonts w:ascii="CordiaUPC" w:hAnsi="CordiaUPC" w:cs="CordiaUPC"/>
                <w:sz w:val="24"/>
                <w:szCs w:val="24"/>
              </w:rPr>
            </w:pPr>
            <w:r w:rsidRPr="00297A65">
              <w:rPr>
                <w:rFonts w:ascii="CordiaUPC" w:hAnsi="CordiaUPC" w:cs="CordiaUPC" w:hint="cs"/>
                <w:sz w:val="24"/>
                <w:szCs w:val="24"/>
              </w:rPr>
              <w:t>Total</w:t>
            </w:r>
          </w:p>
        </w:tc>
      </w:tr>
      <w:tr w:rsidR="007476D6" w:rsidRPr="00297A65" w14:paraId="4E5EE6A2" w14:textId="77777777" w:rsidTr="000406A0">
        <w:trPr>
          <w:cantSplit/>
        </w:trPr>
        <w:tc>
          <w:tcPr>
            <w:tcW w:w="2700" w:type="dxa"/>
          </w:tcPr>
          <w:p w14:paraId="207259E5" w14:textId="77777777" w:rsidR="007476D6" w:rsidRPr="00297A65" w:rsidRDefault="007476D6" w:rsidP="000406A0">
            <w:pPr>
              <w:spacing w:line="220" w:lineRule="exact"/>
              <w:ind w:left="-18" w:right="-270"/>
              <w:rPr>
                <w:rFonts w:ascii="CordiaUPC" w:hAnsi="CordiaUPC" w:cs="CordiaUPC"/>
                <w:sz w:val="24"/>
                <w:szCs w:val="24"/>
                <w:cs/>
                <w:lang w:val="th-TH" w:bidi="th-TH"/>
              </w:rPr>
            </w:pPr>
          </w:p>
        </w:tc>
        <w:tc>
          <w:tcPr>
            <w:tcW w:w="5849" w:type="dxa"/>
            <w:gridSpan w:val="9"/>
          </w:tcPr>
          <w:p w14:paraId="5DEF6C66"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r w:rsidRPr="00297A65">
              <w:rPr>
                <w:rFonts w:ascii="CordiaUPC" w:hAnsi="CordiaUPC" w:cs="CordiaUPC" w:hint="cs"/>
                <w:i/>
                <w:iCs/>
                <w:sz w:val="24"/>
                <w:szCs w:val="24"/>
                <w:lang w:val="th-TH" w:bidi="th-TH"/>
              </w:rPr>
              <w:t>(in million Baht)</w:t>
            </w:r>
          </w:p>
        </w:tc>
        <w:tc>
          <w:tcPr>
            <w:tcW w:w="252" w:type="dxa"/>
            <w:gridSpan w:val="2"/>
          </w:tcPr>
          <w:p w14:paraId="451E6676"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p>
        </w:tc>
        <w:tc>
          <w:tcPr>
            <w:tcW w:w="1008" w:type="dxa"/>
          </w:tcPr>
          <w:p w14:paraId="3A4D9BCD" w14:textId="77777777" w:rsidR="007476D6" w:rsidRPr="00297A65" w:rsidRDefault="007476D6" w:rsidP="000406A0">
            <w:pPr>
              <w:spacing w:line="220" w:lineRule="exact"/>
              <w:ind w:left="-18" w:right="-270"/>
              <w:jc w:val="center"/>
              <w:rPr>
                <w:rFonts w:ascii="CordiaUPC" w:hAnsi="CordiaUPC" w:cs="CordiaUPC"/>
                <w:i/>
                <w:iCs/>
                <w:sz w:val="24"/>
                <w:szCs w:val="24"/>
                <w:lang w:val="th-TH" w:bidi="th-TH"/>
              </w:rPr>
            </w:pPr>
          </w:p>
        </w:tc>
      </w:tr>
      <w:tr w:rsidR="007476D6" w:rsidRPr="00297A65" w14:paraId="4DAEDF6E" w14:textId="77777777" w:rsidTr="000406A0">
        <w:trPr>
          <w:cantSplit/>
        </w:trPr>
        <w:tc>
          <w:tcPr>
            <w:tcW w:w="2700" w:type="dxa"/>
          </w:tcPr>
          <w:p w14:paraId="29C2A28E" w14:textId="77777777" w:rsidR="007476D6" w:rsidRPr="00297A65" w:rsidRDefault="007476D6" w:rsidP="000406A0">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assets</w:t>
            </w:r>
          </w:p>
        </w:tc>
        <w:tc>
          <w:tcPr>
            <w:tcW w:w="1001" w:type="dxa"/>
            <w:vAlign w:val="bottom"/>
          </w:tcPr>
          <w:p w14:paraId="2AE2E2ED"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268" w:type="dxa"/>
          </w:tcPr>
          <w:p w14:paraId="5D28608F"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866" w:type="dxa"/>
            <w:vAlign w:val="bottom"/>
          </w:tcPr>
          <w:p w14:paraId="710D2C35"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236" w:type="dxa"/>
          </w:tcPr>
          <w:p w14:paraId="2165DA6D"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898" w:type="dxa"/>
            <w:vAlign w:val="bottom"/>
          </w:tcPr>
          <w:p w14:paraId="5B795419" w14:textId="77777777" w:rsidR="007476D6" w:rsidRPr="00297A65" w:rsidRDefault="007476D6" w:rsidP="000406A0">
            <w:pPr>
              <w:spacing w:line="240" w:lineRule="atLeast"/>
              <w:ind w:left="-18" w:right="-112"/>
              <w:rPr>
                <w:rFonts w:ascii="CordiaUPC" w:hAnsi="CordiaUPC" w:cs="CordiaUPC"/>
                <w:sz w:val="24"/>
                <w:szCs w:val="24"/>
                <w:cs/>
                <w:lang w:val="th-TH" w:bidi="th-TH"/>
              </w:rPr>
            </w:pPr>
          </w:p>
        </w:tc>
        <w:tc>
          <w:tcPr>
            <w:tcW w:w="284" w:type="dxa"/>
          </w:tcPr>
          <w:p w14:paraId="589C2E61"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1037" w:type="dxa"/>
            <w:vAlign w:val="bottom"/>
          </w:tcPr>
          <w:p w14:paraId="7AAC1D45"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284" w:type="dxa"/>
          </w:tcPr>
          <w:p w14:paraId="37EBDEB2" w14:textId="77777777" w:rsidR="007476D6" w:rsidRPr="00297A65" w:rsidRDefault="007476D6" w:rsidP="000406A0">
            <w:pPr>
              <w:spacing w:line="240" w:lineRule="atLeast"/>
              <w:ind w:left="-18" w:right="-270"/>
              <w:rPr>
                <w:rFonts w:ascii="CordiaUPC" w:hAnsi="CordiaUPC" w:cs="CordiaUPC"/>
                <w:sz w:val="24"/>
                <w:szCs w:val="24"/>
                <w:lang w:val="th-TH" w:bidi="th-TH"/>
              </w:rPr>
            </w:pPr>
          </w:p>
        </w:tc>
        <w:tc>
          <w:tcPr>
            <w:tcW w:w="975" w:type="dxa"/>
          </w:tcPr>
          <w:p w14:paraId="6ECB2B9A"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236" w:type="dxa"/>
          </w:tcPr>
          <w:p w14:paraId="0354A417"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24" w:type="dxa"/>
            <w:gridSpan w:val="2"/>
          </w:tcPr>
          <w:p w14:paraId="6127C49F"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r>
      <w:tr w:rsidR="007476D6" w:rsidRPr="00297A65" w14:paraId="64428FDB" w14:textId="77777777" w:rsidTr="008D071D">
        <w:trPr>
          <w:cantSplit/>
        </w:trPr>
        <w:tc>
          <w:tcPr>
            <w:tcW w:w="2700" w:type="dxa"/>
          </w:tcPr>
          <w:p w14:paraId="48BE5D5F" w14:textId="77777777" w:rsidR="007476D6" w:rsidRPr="00297A65" w:rsidRDefault="007476D6" w:rsidP="000406A0">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 xml:space="preserve">Cash </w:t>
            </w:r>
          </w:p>
        </w:tc>
        <w:tc>
          <w:tcPr>
            <w:tcW w:w="1001" w:type="dxa"/>
            <w:vAlign w:val="bottom"/>
          </w:tcPr>
          <w:p w14:paraId="4A10DA41" w14:textId="77777777" w:rsidR="007476D6" w:rsidRPr="009739AE" w:rsidRDefault="007476D6" w:rsidP="000406A0">
            <w:pPr>
              <w:tabs>
                <w:tab w:val="decimal" w:pos="752"/>
              </w:tabs>
              <w:spacing w:line="260" w:lineRule="exact"/>
              <w:ind w:left="-130" w:right="-108"/>
              <w:rPr>
                <w:rFonts w:ascii="CordiaUPC" w:hAnsi="CordiaUPC" w:cs="CordiaUPC"/>
                <w:sz w:val="24"/>
                <w:szCs w:val="24"/>
                <w:lang w:val="en-US" w:bidi="th-TH"/>
              </w:rPr>
            </w:pPr>
            <w:r>
              <w:rPr>
                <w:rFonts w:ascii="CordiaUPC" w:hAnsi="CordiaUPC" w:cs="CordiaUPC"/>
                <w:sz w:val="24"/>
                <w:szCs w:val="24"/>
                <w:lang w:val="en-US"/>
              </w:rPr>
              <w:t>-</w:t>
            </w:r>
          </w:p>
        </w:tc>
        <w:tc>
          <w:tcPr>
            <w:tcW w:w="268" w:type="dxa"/>
            <w:vAlign w:val="bottom"/>
          </w:tcPr>
          <w:p w14:paraId="0391DA2A"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0D6B3BFA"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5E89A91"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277EA816"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41030DB0"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2D30ED88"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49155704"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52B821C6"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lang w:val="en-US" w:bidi="th-TH"/>
              </w:rPr>
              <w:t>12,836</w:t>
            </w:r>
          </w:p>
        </w:tc>
        <w:tc>
          <w:tcPr>
            <w:tcW w:w="236" w:type="dxa"/>
            <w:vAlign w:val="bottom"/>
          </w:tcPr>
          <w:p w14:paraId="7CF4834A"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4B5DB055"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12,836</w:t>
            </w:r>
          </w:p>
        </w:tc>
      </w:tr>
      <w:tr w:rsidR="007476D6" w:rsidRPr="00297A65" w14:paraId="2D1BF4DA" w14:textId="77777777" w:rsidTr="008D071D">
        <w:trPr>
          <w:cantSplit/>
        </w:trPr>
        <w:tc>
          <w:tcPr>
            <w:tcW w:w="2700" w:type="dxa"/>
          </w:tcPr>
          <w:p w14:paraId="6895C2BC"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items</w:t>
            </w:r>
            <w:r w:rsidRPr="00297A65">
              <w:rPr>
                <w:rFonts w:ascii="CordiaUPC" w:hAnsi="CordiaUPC" w:cs="CordiaUPC" w:hint="cs"/>
                <w:sz w:val="24"/>
                <w:szCs w:val="24"/>
                <w:lang w:val="en-US" w:bidi="th-TH"/>
              </w:rPr>
              <w:t xml:space="preserve"> </w:t>
            </w:r>
          </w:p>
          <w:p w14:paraId="545CA201"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net of deferred revenue</w:t>
            </w:r>
          </w:p>
        </w:tc>
        <w:tc>
          <w:tcPr>
            <w:tcW w:w="1001" w:type="dxa"/>
            <w:vAlign w:val="bottom"/>
          </w:tcPr>
          <w:p w14:paraId="00BFD5F0" w14:textId="77777777" w:rsidR="007476D6" w:rsidRPr="008D071D" w:rsidRDefault="007476D6" w:rsidP="008D071D">
            <w:pPr>
              <w:tabs>
                <w:tab w:val="decimal" w:pos="752"/>
              </w:tabs>
              <w:spacing w:line="260" w:lineRule="exact"/>
              <w:ind w:left="-130" w:right="-108"/>
              <w:rPr>
                <w:rFonts w:ascii="CordiaUPC" w:hAnsi="CordiaUPC" w:cs="CordiaUPC"/>
                <w:sz w:val="24"/>
                <w:szCs w:val="24"/>
              </w:rPr>
            </w:pPr>
            <w:r w:rsidRPr="008D071D">
              <w:rPr>
                <w:rFonts w:ascii="CordiaUPC" w:hAnsi="CordiaUPC" w:cs="CordiaUPC"/>
                <w:sz w:val="24"/>
                <w:szCs w:val="24"/>
              </w:rPr>
              <w:t>18,236</w:t>
            </w:r>
          </w:p>
        </w:tc>
        <w:tc>
          <w:tcPr>
            <w:tcW w:w="268" w:type="dxa"/>
            <w:vAlign w:val="bottom"/>
          </w:tcPr>
          <w:p w14:paraId="5A7EF5EF" w14:textId="77777777" w:rsidR="007476D6" w:rsidRPr="008D071D" w:rsidRDefault="007476D6" w:rsidP="008D071D">
            <w:pPr>
              <w:tabs>
                <w:tab w:val="decimal" w:pos="1032"/>
              </w:tabs>
              <w:spacing w:line="260" w:lineRule="exact"/>
              <w:ind w:left="-18" w:right="-270"/>
              <w:jc w:val="center"/>
              <w:rPr>
                <w:rFonts w:ascii="CordiaUPC" w:hAnsi="CordiaUPC" w:cs="CordiaUPC"/>
                <w:sz w:val="24"/>
                <w:szCs w:val="24"/>
              </w:rPr>
            </w:pPr>
          </w:p>
        </w:tc>
        <w:tc>
          <w:tcPr>
            <w:tcW w:w="866" w:type="dxa"/>
            <w:vAlign w:val="bottom"/>
          </w:tcPr>
          <w:p w14:paraId="53ADAFEF" w14:textId="77777777" w:rsidR="007476D6" w:rsidRPr="008D071D" w:rsidRDefault="007476D6" w:rsidP="008D071D">
            <w:pPr>
              <w:tabs>
                <w:tab w:val="decimal" w:pos="616"/>
              </w:tabs>
              <w:spacing w:line="260" w:lineRule="exact"/>
              <w:ind w:left="-130" w:right="-108"/>
              <w:rPr>
                <w:rFonts w:ascii="CordiaUPC" w:hAnsi="CordiaUPC" w:cs="CordiaUPC"/>
                <w:sz w:val="24"/>
                <w:szCs w:val="24"/>
              </w:rPr>
            </w:pPr>
            <w:r w:rsidRPr="008D071D">
              <w:rPr>
                <w:rFonts w:ascii="CordiaUPC" w:hAnsi="CordiaUPC" w:cs="CordiaUPC"/>
                <w:sz w:val="24"/>
                <w:szCs w:val="24"/>
              </w:rPr>
              <w:t>202,767</w:t>
            </w:r>
          </w:p>
        </w:tc>
        <w:tc>
          <w:tcPr>
            <w:tcW w:w="236" w:type="dxa"/>
            <w:vAlign w:val="bottom"/>
          </w:tcPr>
          <w:p w14:paraId="49434E86" w14:textId="77777777" w:rsidR="007476D6" w:rsidRPr="008D071D" w:rsidRDefault="007476D6" w:rsidP="008D071D">
            <w:pPr>
              <w:tabs>
                <w:tab w:val="decimal" w:pos="1032"/>
              </w:tabs>
              <w:spacing w:line="260" w:lineRule="exact"/>
              <w:ind w:left="-18" w:right="-270"/>
              <w:jc w:val="center"/>
              <w:rPr>
                <w:rFonts w:ascii="CordiaUPC" w:hAnsi="CordiaUPC" w:cs="CordiaUPC"/>
                <w:sz w:val="24"/>
                <w:szCs w:val="24"/>
              </w:rPr>
            </w:pPr>
          </w:p>
        </w:tc>
        <w:tc>
          <w:tcPr>
            <w:tcW w:w="898" w:type="dxa"/>
            <w:vAlign w:val="bottom"/>
          </w:tcPr>
          <w:p w14:paraId="36283755" w14:textId="77777777" w:rsidR="007476D6" w:rsidRPr="008D071D" w:rsidRDefault="007476D6" w:rsidP="008D071D">
            <w:pPr>
              <w:tabs>
                <w:tab w:val="decimal" w:pos="648"/>
              </w:tabs>
              <w:spacing w:line="260" w:lineRule="exact"/>
              <w:ind w:left="-130" w:right="-108"/>
              <w:rPr>
                <w:rFonts w:ascii="CordiaUPC" w:hAnsi="CordiaUPC" w:cs="CordiaUPC"/>
                <w:sz w:val="24"/>
                <w:szCs w:val="24"/>
              </w:rPr>
            </w:pPr>
            <w:r w:rsidRPr="008D071D">
              <w:rPr>
                <w:rFonts w:ascii="CordiaUPC" w:hAnsi="CordiaUPC" w:cs="CordiaUPC"/>
                <w:sz w:val="24"/>
                <w:szCs w:val="24"/>
              </w:rPr>
              <w:t>290</w:t>
            </w:r>
          </w:p>
        </w:tc>
        <w:tc>
          <w:tcPr>
            <w:tcW w:w="284" w:type="dxa"/>
            <w:vAlign w:val="bottom"/>
          </w:tcPr>
          <w:p w14:paraId="3FDF8AC0" w14:textId="77777777" w:rsidR="007476D6" w:rsidRPr="008D071D" w:rsidRDefault="007476D6" w:rsidP="008D071D">
            <w:pPr>
              <w:tabs>
                <w:tab w:val="decimal" w:pos="1032"/>
              </w:tabs>
              <w:spacing w:line="260" w:lineRule="exact"/>
              <w:ind w:left="-18" w:right="-270"/>
              <w:jc w:val="center"/>
              <w:rPr>
                <w:rFonts w:ascii="CordiaUPC" w:hAnsi="CordiaUPC" w:cs="CordiaUPC"/>
                <w:sz w:val="24"/>
                <w:szCs w:val="24"/>
              </w:rPr>
            </w:pPr>
          </w:p>
        </w:tc>
        <w:tc>
          <w:tcPr>
            <w:tcW w:w="1037" w:type="dxa"/>
            <w:vAlign w:val="bottom"/>
          </w:tcPr>
          <w:p w14:paraId="7DDABD8A" w14:textId="77777777" w:rsidR="007476D6" w:rsidRPr="008D071D" w:rsidRDefault="007476D6" w:rsidP="008D071D">
            <w:pPr>
              <w:tabs>
                <w:tab w:val="decimal" w:pos="803"/>
              </w:tabs>
              <w:spacing w:line="260" w:lineRule="exact"/>
              <w:ind w:left="-130" w:right="-112"/>
              <w:rPr>
                <w:rFonts w:ascii="CordiaUPC" w:hAnsi="CordiaUPC" w:cs="CordiaUPC"/>
                <w:sz w:val="24"/>
                <w:szCs w:val="24"/>
              </w:rPr>
            </w:pPr>
            <w:r w:rsidRPr="008D071D">
              <w:rPr>
                <w:rFonts w:ascii="CordiaUPC" w:hAnsi="CordiaUPC" w:cs="CordiaUPC"/>
                <w:sz w:val="24"/>
                <w:szCs w:val="24"/>
              </w:rPr>
              <w:t>-</w:t>
            </w:r>
          </w:p>
        </w:tc>
        <w:tc>
          <w:tcPr>
            <w:tcW w:w="284" w:type="dxa"/>
            <w:vAlign w:val="bottom"/>
          </w:tcPr>
          <w:p w14:paraId="4BA65683" w14:textId="77777777" w:rsidR="007476D6" w:rsidRPr="008D071D" w:rsidRDefault="007476D6" w:rsidP="008D071D">
            <w:pPr>
              <w:tabs>
                <w:tab w:val="decimal" w:pos="1032"/>
              </w:tabs>
              <w:spacing w:line="260" w:lineRule="exact"/>
              <w:ind w:left="-18" w:right="-270"/>
              <w:jc w:val="center"/>
              <w:rPr>
                <w:rFonts w:ascii="CordiaUPC" w:hAnsi="CordiaUPC" w:cs="CordiaUPC"/>
                <w:sz w:val="24"/>
                <w:szCs w:val="24"/>
              </w:rPr>
            </w:pPr>
          </w:p>
        </w:tc>
        <w:tc>
          <w:tcPr>
            <w:tcW w:w="975" w:type="dxa"/>
            <w:vAlign w:val="bottom"/>
          </w:tcPr>
          <w:p w14:paraId="4751B156" w14:textId="77777777" w:rsidR="007476D6" w:rsidRPr="008D071D" w:rsidRDefault="007476D6" w:rsidP="008D071D">
            <w:pPr>
              <w:tabs>
                <w:tab w:val="decimal" w:pos="700"/>
              </w:tabs>
              <w:spacing w:line="260" w:lineRule="exact"/>
              <w:ind w:left="-130" w:right="-108"/>
              <w:rPr>
                <w:rFonts w:ascii="CordiaUPC" w:hAnsi="CordiaUPC" w:cs="CordiaUPC"/>
                <w:sz w:val="24"/>
                <w:szCs w:val="24"/>
              </w:rPr>
            </w:pPr>
            <w:r w:rsidRPr="008D071D">
              <w:rPr>
                <w:rFonts w:ascii="CordiaUPC" w:hAnsi="CordiaUPC" w:cs="CordiaUPC"/>
                <w:sz w:val="24"/>
                <w:szCs w:val="24"/>
              </w:rPr>
              <w:t>-</w:t>
            </w:r>
          </w:p>
        </w:tc>
        <w:tc>
          <w:tcPr>
            <w:tcW w:w="236" w:type="dxa"/>
            <w:vAlign w:val="bottom"/>
          </w:tcPr>
          <w:p w14:paraId="240D109A" w14:textId="77777777" w:rsidR="007476D6" w:rsidRPr="008D071D" w:rsidRDefault="007476D6" w:rsidP="008D071D">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2442AE0D" w14:textId="77777777" w:rsidR="007476D6" w:rsidRPr="008D071D" w:rsidRDefault="007476D6" w:rsidP="008D071D">
            <w:pPr>
              <w:tabs>
                <w:tab w:val="decimal" w:pos="740"/>
              </w:tabs>
              <w:spacing w:line="260" w:lineRule="exact"/>
              <w:ind w:left="-130" w:right="-108"/>
              <w:rPr>
                <w:rFonts w:ascii="CordiaUPC" w:hAnsi="CordiaUPC" w:cs="CordiaUPC"/>
                <w:sz w:val="24"/>
                <w:szCs w:val="24"/>
              </w:rPr>
            </w:pPr>
            <w:r w:rsidRPr="008D071D">
              <w:rPr>
                <w:rFonts w:ascii="CordiaUPC" w:hAnsi="CordiaUPC" w:cs="CordiaUPC"/>
                <w:sz w:val="24"/>
                <w:szCs w:val="24"/>
              </w:rPr>
              <w:t>221,293</w:t>
            </w:r>
          </w:p>
        </w:tc>
      </w:tr>
      <w:tr w:rsidR="007476D6" w:rsidRPr="00297A65" w14:paraId="3A32E3CE" w14:textId="77777777" w:rsidTr="008D071D">
        <w:trPr>
          <w:cantSplit/>
        </w:trPr>
        <w:tc>
          <w:tcPr>
            <w:tcW w:w="2700" w:type="dxa"/>
          </w:tcPr>
          <w:p w14:paraId="248D17A7" w14:textId="77777777" w:rsidR="007476D6" w:rsidRDefault="007476D6" w:rsidP="000406A0">
            <w:pPr>
              <w:spacing w:line="240" w:lineRule="atLeast"/>
              <w:ind w:left="192" w:right="-270" w:hanging="210"/>
              <w:rPr>
                <w:rFonts w:ascii="CordiaUPC" w:hAnsi="CordiaUPC" w:cs="CordiaUPC"/>
                <w:sz w:val="24"/>
                <w:szCs w:val="24"/>
                <w:lang w:val="en-US"/>
              </w:rPr>
            </w:pPr>
            <w:r w:rsidRPr="00297A65">
              <w:rPr>
                <w:rFonts w:ascii="CordiaUPC" w:hAnsi="CordiaUPC" w:cs="CordiaUPC" w:hint="cs"/>
                <w:sz w:val="24"/>
                <w:szCs w:val="24"/>
                <w:lang w:val="en-US"/>
              </w:rPr>
              <w:t xml:space="preserve">Financial assets measured at </w:t>
            </w:r>
          </w:p>
          <w:p w14:paraId="53D12DF2" w14:textId="77777777" w:rsidR="007476D6" w:rsidRPr="00297A65" w:rsidRDefault="007476D6" w:rsidP="000406A0">
            <w:pPr>
              <w:spacing w:line="240" w:lineRule="atLeast"/>
              <w:ind w:left="192" w:right="-270" w:hanging="210"/>
              <w:rPr>
                <w:rFonts w:ascii="CordiaUPC" w:hAnsi="CordiaUPC" w:cs="CordiaUPC"/>
                <w:sz w:val="24"/>
                <w:szCs w:val="24"/>
                <w:lang w:val="en-US" w:bidi="th-TH"/>
              </w:rPr>
            </w:pPr>
            <w:r>
              <w:rPr>
                <w:rFonts w:ascii="CordiaUPC" w:hAnsi="CordiaUPC" w:cs="CordiaUPC"/>
                <w:sz w:val="24"/>
                <w:szCs w:val="24"/>
                <w:lang w:val="en-US"/>
              </w:rPr>
              <w:t xml:space="preserve">   </w:t>
            </w:r>
            <w:r w:rsidRPr="00297A65">
              <w:rPr>
                <w:rFonts w:ascii="CordiaUPC" w:hAnsi="CordiaUPC" w:cs="CordiaUPC" w:hint="cs"/>
                <w:sz w:val="24"/>
                <w:szCs w:val="24"/>
                <w:lang w:val="en-US"/>
              </w:rPr>
              <w:t>fair value through profit or loss</w:t>
            </w:r>
          </w:p>
        </w:tc>
        <w:tc>
          <w:tcPr>
            <w:tcW w:w="1001" w:type="dxa"/>
            <w:vAlign w:val="bottom"/>
          </w:tcPr>
          <w:p w14:paraId="1ADC734F"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w:t>
            </w:r>
          </w:p>
        </w:tc>
        <w:tc>
          <w:tcPr>
            <w:tcW w:w="268" w:type="dxa"/>
            <w:vAlign w:val="bottom"/>
          </w:tcPr>
          <w:p w14:paraId="164061BD"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en-US" w:bidi="th-TH"/>
              </w:rPr>
            </w:pPr>
          </w:p>
        </w:tc>
        <w:tc>
          <w:tcPr>
            <w:tcW w:w="866" w:type="dxa"/>
            <w:vAlign w:val="bottom"/>
          </w:tcPr>
          <w:p w14:paraId="3EF24070"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314</w:t>
            </w:r>
          </w:p>
        </w:tc>
        <w:tc>
          <w:tcPr>
            <w:tcW w:w="236" w:type="dxa"/>
            <w:vAlign w:val="bottom"/>
          </w:tcPr>
          <w:p w14:paraId="6E9EEC0A"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en-US" w:bidi="th-TH"/>
              </w:rPr>
            </w:pPr>
          </w:p>
        </w:tc>
        <w:tc>
          <w:tcPr>
            <w:tcW w:w="898" w:type="dxa"/>
            <w:vAlign w:val="bottom"/>
          </w:tcPr>
          <w:p w14:paraId="61D2364A"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344</w:t>
            </w:r>
          </w:p>
        </w:tc>
        <w:tc>
          <w:tcPr>
            <w:tcW w:w="284" w:type="dxa"/>
            <w:vAlign w:val="bottom"/>
          </w:tcPr>
          <w:p w14:paraId="58799C0F"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en-US" w:bidi="th-TH"/>
              </w:rPr>
            </w:pPr>
          </w:p>
        </w:tc>
        <w:tc>
          <w:tcPr>
            <w:tcW w:w="1037" w:type="dxa"/>
            <w:vAlign w:val="bottom"/>
          </w:tcPr>
          <w:p w14:paraId="4C64C9DC"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r>
              <w:rPr>
                <w:rFonts w:ascii="CordiaUPC" w:hAnsi="CordiaUPC" w:cs="CordiaUPC"/>
                <w:sz w:val="24"/>
                <w:szCs w:val="24"/>
                <w:lang w:val="en-US"/>
              </w:rPr>
              <w:t>321</w:t>
            </w:r>
          </w:p>
        </w:tc>
        <w:tc>
          <w:tcPr>
            <w:tcW w:w="284" w:type="dxa"/>
            <w:vAlign w:val="bottom"/>
          </w:tcPr>
          <w:p w14:paraId="51A0D1AA"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en-US" w:bidi="th-TH"/>
              </w:rPr>
            </w:pPr>
          </w:p>
        </w:tc>
        <w:tc>
          <w:tcPr>
            <w:tcW w:w="975" w:type="dxa"/>
            <w:vAlign w:val="bottom"/>
          </w:tcPr>
          <w:p w14:paraId="2198514F"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147</w:t>
            </w:r>
            <w:r w:rsidRPr="00297A65">
              <w:rPr>
                <w:rFonts w:ascii="CordiaUPC" w:hAnsi="CordiaUPC" w:cs="CordiaUPC" w:hint="cs"/>
                <w:sz w:val="24"/>
                <w:szCs w:val="24"/>
                <w:vertAlign w:val="superscript"/>
              </w:rPr>
              <w:t>(2)</w:t>
            </w:r>
          </w:p>
        </w:tc>
        <w:tc>
          <w:tcPr>
            <w:tcW w:w="236" w:type="dxa"/>
            <w:vAlign w:val="bottom"/>
          </w:tcPr>
          <w:p w14:paraId="6B740269"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vAlign w:val="bottom"/>
          </w:tcPr>
          <w:p w14:paraId="5C8D779F"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1,126</w:t>
            </w:r>
          </w:p>
        </w:tc>
      </w:tr>
      <w:tr w:rsidR="007476D6" w:rsidRPr="00297A65" w14:paraId="16F73975" w14:textId="77777777" w:rsidTr="000406A0">
        <w:trPr>
          <w:cantSplit/>
        </w:trPr>
        <w:tc>
          <w:tcPr>
            <w:tcW w:w="2700" w:type="dxa"/>
          </w:tcPr>
          <w:p w14:paraId="4D5A35E5"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Investments, net</w:t>
            </w:r>
          </w:p>
        </w:tc>
        <w:tc>
          <w:tcPr>
            <w:tcW w:w="1001" w:type="dxa"/>
            <w:vAlign w:val="bottom"/>
          </w:tcPr>
          <w:p w14:paraId="18D266CA"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5ABE09A1"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866" w:type="dxa"/>
            <w:vAlign w:val="bottom"/>
          </w:tcPr>
          <w:p w14:paraId="478452CF"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3A69A990"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898" w:type="dxa"/>
            <w:vAlign w:val="bottom"/>
          </w:tcPr>
          <w:p w14:paraId="029AD567"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08F98CF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1037" w:type="dxa"/>
            <w:vAlign w:val="bottom"/>
          </w:tcPr>
          <w:p w14:paraId="68A18A37"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18405071"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cs/>
                <w:lang w:val="th-TH" w:bidi="th-TH"/>
              </w:rPr>
            </w:pPr>
          </w:p>
        </w:tc>
        <w:tc>
          <w:tcPr>
            <w:tcW w:w="975" w:type="dxa"/>
            <w:vAlign w:val="bottom"/>
          </w:tcPr>
          <w:p w14:paraId="765ABBE4"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11E7068D"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66F31847"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7476D6" w:rsidRPr="00297A65" w14:paraId="019930D9" w14:textId="77777777" w:rsidTr="000406A0">
        <w:trPr>
          <w:cantSplit/>
        </w:trPr>
        <w:tc>
          <w:tcPr>
            <w:tcW w:w="2700" w:type="dxa"/>
          </w:tcPr>
          <w:p w14:paraId="2563F2EE" w14:textId="77777777" w:rsidR="007476D6" w:rsidRPr="00297A65" w:rsidRDefault="007476D6" w:rsidP="000406A0">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AMC</w:t>
            </w:r>
          </w:p>
        </w:tc>
        <w:tc>
          <w:tcPr>
            <w:tcW w:w="1001" w:type="dxa"/>
            <w:vAlign w:val="bottom"/>
          </w:tcPr>
          <w:p w14:paraId="066B5B7F"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5FA1D21B"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5E062DC6"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E16E83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3FD72CF2"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3CE404C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1297F700"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6AEB7105"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655BCB98"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D9E6CF3"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11C65AE1"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w:t>
            </w:r>
          </w:p>
        </w:tc>
      </w:tr>
      <w:tr w:rsidR="007476D6" w:rsidRPr="00297A65" w14:paraId="690CD4FF" w14:textId="77777777" w:rsidTr="000406A0">
        <w:trPr>
          <w:cantSplit/>
        </w:trPr>
        <w:tc>
          <w:tcPr>
            <w:tcW w:w="2700" w:type="dxa"/>
          </w:tcPr>
          <w:p w14:paraId="6CF3B6C4" w14:textId="77777777" w:rsidR="007476D6" w:rsidRPr="00297A65" w:rsidRDefault="007476D6" w:rsidP="000406A0">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lang w:eastAsia="zh-CN"/>
              </w:rPr>
              <w:tab/>
              <w:t xml:space="preserve">Investments in debt instruments </w:t>
            </w:r>
            <w:r w:rsidRPr="00297A65">
              <w:rPr>
                <w:rFonts w:ascii="CordiaUPC" w:eastAsia="Times New Roman" w:hAnsi="CordiaUPC" w:cs="CordiaUPC" w:hint="cs"/>
                <w:sz w:val="24"/>
                <w:szCs w:val="24"/>
                <w:lang w:eastAsia="zh-CN"/>
              </w:rPr>
              <w:tab/>
              <w:t>measured at FVOCI</w:t>
            </w:r>
          </w:p>
        </w:tc>
        <w:tc>
          <w:tcPr>
            <w:tcW w:w="1001" w:type="dxa"/>
            <w:vAlign w:val="bottom"/>
          </w:tcPr>
          <w:p w14:paraId="5CB77769"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56CE66B"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3DD0403B"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9,785</w:t>
            </w:r>
          </w:p>
        </w:tc>
        <w:tc>
          <w:tcPr>
            <w:tcW w:w="236" w:type="dxa"/>
            <w:vAlign w:val="bottom"/>
          </w:tcPr>
          <w:p w14:paraId="793CFB7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3387CA84" w14:textId="77777777" w:rsidR="007476D6" w:rsidRPr="00297A65" w:rsidRDefault="007476D6" w:rsidP="000406A0">
            <w:pPr>
              <w:tabs>
                <w:tab w:val="decimal" w:pos="648"/>
              </w:tabs>
              <w:spacing w:line="260" w:lineRule="exact"/>
              <w:ind w:right="-108"/>
              <w:rPr>
                <w:rFonts w:ascii="CordiaUPC" w:hAnsi="CordiaUPC" w:cs="CordiaUPC"/>
                <w:sz w:val="24"/>
                <w:szCs w:val="24"/>
              </w:rPr>
            </w:pPr>
            <w:r>
              <w:rPr>
                <w:rFonts w:ascii="CordiaUPC" w:hAnsi="CordiaUPC" w:cs="CordiaUPC"/>
                <w:sz w:val="24"/>
                <w:szCs w:val="24"/>
              </w:rPr>
              <w:t>62,249</w:t>
            </w:r>
          </w:p>
        </w:tc>
        <w:tc>
          <w:tcPr>
            <w:tcW w:w="284" w:type="dxa"/>
            <w:vAlign w:val="bottom"/>
          </w:tcPr>
          <w:p w14:paraId="7B70EC1D"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361EFD49"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830</w:t>
            </w:r>
          </w:p>
        </w:tc>
        <w:tc>
          <w:tcPr>
            <w:tcW w:w="284" w:type="dxa"/>
            <w:vAlign w:val="bottom"/>
          </w:tcPr>
          <w:p w14:paraId="5DE7B0F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1C7CA63C"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5020F9B"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6B1D95E8"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72,864</w:t>
            </w:r>
          </w:p>
        </w:tc>
      </w:tr>
      <w:tr w:rsidR="007476D6" w:rsidRPr="00297A65" w14:paraId="427A9893" w14:textId="77777777" w:rsidTr="000406A0">
        <w:trPr>
          <w:cantSplit/>
        </w:trPr>
        <w:tc>
          <w:tcPr>
            <w:tcW w:w="2700" w:type="dxa"/>
          </w:tcPr>
          <w:p w14:paraId="2C54343F" w14:textId="77777777" w:rsidR="007476D6" w:rsidRPr="00297A65" w:rsidRDefault="007476D6" w:rsidP="000406A0">
            <w:pPr>
              <w:tabs>
                <w:tab w:val="left" w:pos="347"/>
              </w:tabs>
              <w:spacing w:line="240" w:lineRule="atLeast"/>
              <w:ind w:left="192" w:right="-270" w:hanging="210"/>
              <w:rPr>
                <w:rFonts w:ascii="CordiaUPC" w:hAnsi="CordiaUPC" w:cs="CordiaUPC"/>
                <w:sz w:val="24"/>
                <w:szCs w:val="24"/>
                <w:lang w:val="en-US" w:bidi="th-TH"/>
              </w:rPr>
            </w:pP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 xml:space="preserve">Investments in equity instruments </w:t>
            </w:r>
            <w:r w:rsidRPr="00297A65">
              <w:rPr>
                <w:rFonts w:ascii="CordiaUPC" w:eastAsia="Times New Roman" w:hAnsi="CordiaUPC" w:cs="CordiaUPC" w:hint="cs"/>
                <w:sz w:val="24"/>
                <w:szCs w:val="24"/>
                <w:cs/>
                <w:lang w:eastAsia="zh-CN"/>
              </w:rPr>
              <w:tab/>
            </w:r>
            <w:r w:rsidRPr="00297A65">
              <w:rPr>
                <w:rFonts w:ascii="CordiaUPC" w:eastAsia="Times New Roman" w:hAnsi="CordiaUPC" w:cs="CordiaUPC" w:hint="cs"/>
                <w:sz w:val="24"/>
                <w:szCs w:val="24"/>
                <w:lang w:eastAsia="zh-CN"/>
              </w:rPr>
              <w:t>designated at FVOCI</w:t>
            </w:r>
          </w:p>
        </w:tc>
        <w:tc>
          <w:tcPr>
            <w:tcW w:w="1001" w:type="dxa"/>
            <w:vAlign w:val="bottom"/>
          </w:tcPr>
          <w:p w14:paraId="35652729"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49C144F"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72C3C7F4"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BDAD0C1"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7487525A"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066F498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766452D9"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01CB3F61"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6D4B191E"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459</w:t>
            </w:r>
            <w:r w:rsidRPr="00297A65">
              <w:rPr>
                <w:rFonts w:ascii="CordiaUPC" w:hAnsi="CordiaUPC" w:cs="CordiaUPC" w:hint="cs"/>
                <w:sz w:val="24"/>
                <w:szCs w:val="24"/>
                <w:vertAlign w:val="superscript"/>
              </w:rPr>
              <w:t>(2)</w:t>
            </w:r>
          </w:p>
        </w:tc>
        <w:tc>
          <w:tcPr>
            <w:tcW w:w="236" w:type="dxa"/>
            <w:vAlign w:val="bottom"/>
          </w:tcPr>
          <w:p w14:paraId="750F8C88"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708F3F41"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459</w:t>
            </w:r>
          </w:p>
        </w:tc>
      </w:tr>
      <w:tr w:rsidR="007476D6" w:rsidRPr="00297A65" w14:paraId="25E96AC6" w14:textId="77777777" w:rsidTr="000406A0">
        <w:trPr>
          <w:cantSplit/>
        </w:trPr>
        <w:tc>
          <w:tcPr>
            <w:tcW w:w="2700" w:type="dxa"/>
          </w:tcPr>
          <w:p w14:paraId="743C11E5" w14:textId="77777777" w:rsidR="007476D6" w:rsidRPr="00297A65" w:rsidRDefault="007476D6" w:rsidP="000406A0">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Investments in subsidiaries and </w:t>
            </w:r>
          </w:p>
          <w:p w14:paraId="3F877DDF" w14:textId="77777777" w:rsidR="007476D6" w:rsidRPr="00297A65" w:rsidRDefault="007476D6" w:rsidP="000406A0">
            <w:pPr>
              <w:tabs>
                <w:tab w:val="left" w:pos="347"/>
              </w:tabs>
              <w:spacing w:line="240" w:lineRule="atLeast"/>
              <w:ind w:left="192"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associate, net</w:t>
            </w:r>
          </w:p>
        </w:tc>
        <w:tc>
          <w:tcPr>
            <w:tcW w:w="1001" w:type="dxa"/>
            <w:vAlign w:val="bottom"/>
          </w:tcPr>
          <w:p w14:paraId="4BF49B45"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01F575F2"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40BA6A27"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4A873E93"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4178672B"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431AA753"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7091F8A9"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2AFD5F9C"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5549B305"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158,852</w:t>
            </w:r>
            <w:r w:rsidRPr="00297A65">
              <w:rPr>
                <w:rFonts w:ascii="CordiaUPC" w:hAnsi="CordiaUPC" w:cs="CordiaUPC" w:hint="cs"/>
                <w:sz w:val="24"/>
                <w:szCs w:val="24"/>
                <w:vertAlign w:val="superscript"/>
              </w:rPr>
              <w:t>(</w:t>
            </w:r>
            <w:r>
              <w:rPr>
                <w:rFonts w:ascii="CordiaUPC" w:hAnsi="CordiaUPC" w:cs="CordiaUPC"/>
                <w:sz w:val="24"/>
                <w:szCs w:val="24"/>
                <w:vertAlign w:val="superscript"/>
              </w:rPr>
              <w:t>2</w:t>
            </w:r>
            <w:r w:rsidRPr="00297A65">
              <w:rPr>
                <w:rFonts w:ascii="CordiaUPC" w:hAnsi="CordiaUPC" w:cs="CordiaUPC" w:hint="cs"/>
                <w:sz w:val="24"/>
                <w:szCs w:val="24"/>
                <w:vertAlign w:val="superscript"/>
              </w:rPr>
              <w:t>)</w:t>
            </w:r>
          </w:p>
        </w:tc>
        <w:tc>
          <w:tcPr>
            <w:tcW w:w="236" w:type="dxa"/>
            <w:vAlign w:val="bottom"/>
          </w:tcPr>
          <w:p w14:paraId="0765AE5F"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62DF2709"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158,852</w:t>
            </w:r>
          </w:p>
        </w:tc>
      </w:tr>
      <w:tr w:rsidR="007476D6" w:rsidRPr="00297A65" w14:paraId="0DE26F43" w14:textId="77777777" w:rsidTr="000406A0">
        <w:trPr>
          <w:cantSplit/>
        </w:trPr>
        <w:tc>
          <w:tcPr>
            <w:tcW w:w="2700" w:type="dxa"/>
          </w:tcPr>
          <w:p w14:paraId="06B1F3FE" w14:textId="77777777" w:rsidR="007476D6" w:rsidRDefault="007476D6" w:rsidP="000406A0">
            <w:pPr>
              <w:spacing w:line="240" w:lineRule="atLeast"/>
              <w:ind w:left="191" w:right="-270" w:hanging="209"/>
              <w:rPr>
                <w:rFonts w:ascii="CordiaUPC" w:hAnsi="CordiaUPC" w:cs="CordiaUPC"/>
                <w:sz w:val="24"/>
                <w:szCs w:val="24"/>
                <w:lang w:val="en-US" w:bidi="th-TH"/>
              </w:rPr>
            </w:pPr>
            <w:r w:rsidRPr="00297A65">
              <w:rPr>
                <w:rFonts w:ascii="CordiaUPC" w:hAnsi="CordiaUPC" w:cs="CordiaUPC" w:hint="cs"/>
                <w:sz w:val="24"/>
                <w:szCs w:val="24"/>
                <w:lang w:val="en-US" w:bidi="th-TH"/>
              </w:rPr>
              <w:t xml:space="preserve">Loans to customers net of </w:t>
            </w:r>
          </w:p>
          <w:p w14:paraId="73EA0461" w14:textId="77777777" w:rsidR="007476D6" w:rsidRPr="00297A65" w:rsidRDefault="007476D6" w:rsidP="000406A0">
            <w:pPr>
              <w:spacing w:line="240" w:lineRule="atLeast"/>
              <w:ind w:left="191" w:right="-270" w:hanging="209"/>
              <w:rPr>
                <w:rFonts w:ascii="CordiaUPC" w:hAnsi="CordiaUPC" w:cs="CordiaUPC"/>
                <w:sz w:val="24"/>
                <w:szCs w:val="24"/>
                <w:cs/>
                <w:lang w:val="en-US" w:bidi="th-TH"/>
              </w:rPr>
            </w:pP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deferred revenue</w:t>
            </w:r>
          </w:p>
        </w:tc>
        <w:tc>
          <w:tcPr>
            <w:tcW w:w="1001" w:type="dxa"/>
            <w:vAlign w:val="bottom"/>
          </w:tcPr>
          <w:p w14:paraId="73B6E469" w14:textId="77777777" w:rsidR="007476D6" w:rsidRPr="00297A65" w:rsidRDefault="007476D6" w:rsidP="000406A0">
            <w:pPr>
              <w:tabs>
                <w:tab w:val="decimal" w:pos="752"/>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105,414</w:t>
            </w:r>
          </w:p>
        </w:tc>
        <w:tc>
          <w:tcPr>
            <w:tcW w:w="268" w:type="dxa"/>
            <w:vAlign w:val="bottom"/>
          </w:tcPr>
          <w:p w14:paraId="4A6594FE"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3611B010" w14:textId="77777777" w:rsidR="007476D6" w:rsidRPr="00297A65" w:rsidRDefault="007476D6" w:rsidP="000406A0">
            <w:pPr>
              <w:tabs>
                <w:tab w:val="decimal" w:pos="616"/>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255,791</w:t>
            </w:r>
          </w:p>
        </w:tc>
        <w:tc>
          <w:tcPr>
            <w:tcW w:w="236" w:type="dxa"/>
            <w:vAlign w:val="bottom"/>
          </w:tcPr>
          <w:p w14:paraId="5F9C1CD8"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030B6BCE" w14:textId="77777777" w:rsidR="007476D6" w:rsidRPr="00297A65" w:rsidRDefault="007476D6" w:rsidP="000406A0">
            <w:pPr>
              <w:tabs>
                <w:tab w:val="decimal" w:pos="648"/>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133,738</w:t>
            </w:r>
          </w:p>
        </w:tc>
        <w:tc>
          <w:tcPr>
            <w:tcW w:w="284" w:type="dxa"/>
            <w:vAlign w:val="bottom"/>
          </w:tcPr>
          <w:p w14:paraId="68336F70"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1846FEF9"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203,014</w:t>
            </w:r>
          </w:p>
        </w:tc>
        <w:tc>
          <w:tcPr>
            <w:tcW w:w="284" w:type="dxa"/>
            <w:vAlign w:val="bottom"/>
          </w:tcPr>
          <w:p w14:paraId="76B0546B"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65A39563" w14:textId="77777777" w:rsidR="007476D6" w:rsidRPr="00297A65" w:rsidRDefault="007476D6" w:rsidP="000406A0">
            <w:pPr>
              <w:tabs>
                <w:tab w:val="decimal" w:pos="700"/>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22,005</w:t>
            </w:r>
            <w:r w:rsidRPr="00297A65">
              <w:rPr>
                <w:rFonts w:ascii="CordiaUPC" w:hAnsi="CordiaUPC" w:cs="CordiaUPC" w:hint="cs"/>
                <w:sz w:val="24"/>
                <w:szCs w:val="24"/>
                <w:vertAlign w:val="superscript"/>
              </w:rPr>
              <w:t>(</w:t>
            </w:r>
            <w:r>
              <w:rPr>
                <w:rFonts w:ascii="CordiaUPC" w:hAnsi="CordiaUPC" w:cs="CordiaUPC" w:hint="cs"/>
                <w:sz w:val="24"/>
                <w:szCs w:val="24"/>
                <w:vertAlign w:val="superscript"/>
                <w:cs/>
                <w:lang w:bidi="th-TH"/>
              </w:rPr>
              <w:t>3</w:t>
            </w:r>
            <w:r w:rsidRPr="00297A65">
              <w:rPr>
                <w:rFonts w:ascii="CordiaUPC" w:hAnsi="CordiaUPC" w:cs="CordiaUPC" w:hint="cs"/>
                <w:sz w:val="24"/>
                <w:szCs w:val="24"/>
                <w:vertAlign w:val="superscript"/>
              </w:rPr>
              <w:t>)</w:t>
            </w:r>
          </w:p>
        </w:tc>
        <w:tc>
          <w:tcPr>
            <w:tcW w:w="236" w:type="dxa"/>
            <w:vAlign w:val="bottom"/>
          </w:tcPr>
          <w:p w14:paraId="4FA6F55E" w14:textId="77777777" w:rsidR="007476D6" w:rsidRPr="00297A65" w:rsidRDefault="007476D6" w:rsidP="000406A0">
            <w:pPr>
              <w:tabs>
                <w:tab w:val="decimal" w:pos="884"/>
              </w:tabs>
              <w:spacing w:line="260" w:lineRule="exact"/>
              <w:ind w:left="-130" w:right="-108"/>
              <w:rPr>
                <w:rFonts w:ascii="CordiaUPC" w:hAnsi="CordiaUPC" w:cs="CordiaUPC"/>
                <w:sz w:val="24"/>
                <w:szCs w:val="24"/>
                <w:cs/>
                <w:lang w:bidi="th-TH"/>
              </w:rPr>
            </w:pPr>
          </w:p>
        </w:tc>
        <w:tc>
          <w:tcPr>
            <w:tcW w:w="1024" w:type="dxa"/>
            <w:gridSpan w:val="2"/>
            <w:vAlign w:val="bottom"/>
          </w:tcPr>
          <w:p w14:paraId="53200165" w14:textId="77777777" w:rsidR="007476D6" w:rsidRPr="00297A65" w:rsidRDefault="007476D6" w:rsidP="000406A0">
            <w:pPr>
              <w:tabs>
                <w:tab w:val="decimal" w:pos="740"/>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719,962</w:t>
            </w:r>
          </w:p>
        </w:tc>
      </w:tr>
      <w:tr w:rsidR="007476D6" w:rsidRPr="00297A65" w14:paraId="51E84608" w14:textId="77777777" w:rsidTr="000406A0">
        <w:trPr>
          <w:cantSplit/>
        </w:trPr>
        <w:tc>
          <w:tcPr>
            <w:tcW w:w="2700" w:type="dxa"/>
            <w:vAlign w:val="bottom"/>
          </w:tcPr>
          <w:p w14:paraId="42D32293"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Other financial assets - net</w:t>
            </w:r>
          </w:p>
        </w:tc>
        <w:tc>
          <w:tcPr>
            <w:tcW w:w="1001" w:type="dxa"/>
            <w:tcBorders>
              <w:bottom w:val="single" w:sz="4" w:space="0" w:color="auto"/>
            </w:tcBorders>
            <w:vAlign w:val="bottom"/>
          </w:tcPr>
          <w:p w14:paraId="38E234F3" w14:textId="77777777" w:rsidR="007476D6" w:rsidRPr="00297A65" w:rsidRDefault="007476D6" w:rsidP="000406A0">
            <w:pPr>
              <w:tabs>
                <w:tab w:val="decimal" w:pos="752"/>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472</w:t>
            </w:r>
          </w:p>
        </w:tc>
        <w:tc>
          <w:tcPr>
            <w:tcW w:w="268" w:type="dxa"/>
            <w:vAlign w:val="bottom"/>
          </w:tcPr>
          <w:p w14:paraId="5916160F"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tcBorders>
              <w:bottom w:val="single" w:sz="4" w:space="0" w:color="auto"/>
            </w:tcBorders>
            <w:vAlign w:val="bottom"/>
          </w:tcPr>
          <w:p w14:paraId="3F5917BD" w14:textId="77777777" w:rsidR="007476D6" w:rsidRPr="00297A65" w:rsidRDefault="007476D6" w:rsidP="000406A0">
            <w:pPr>
              <w:tabs>
                <w:tab w:val="decimal" w:pos="616"/>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621</w:t>
            </w:r>
          </w:p>
        </w:tc>
        <w:tc>
          <w:tcPr>
            <w:tcW w:w="236" w:type="dxa"/>
            <w:vAlign w:val="bottom"/>
          </w:tcPr>
          <w:p w14:paraId="57F082C7"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tcBorders>
              <w:bottom w:val="single" w:sz="4" w:space="0" w:color="auto"/>
            </w:tcBorders>
            <w:vAlign w:val="bottom"/>
          </w:tcPr>
          <w:p w14:paraId="40D5F352" w14:textId="77777777" w:rsidR="007476D6" w:rsidRPr="00297A65" w:rsidRDefault="007476D6" w:rsidP="000406A0">
            <w:pPr>
              <w:tabs>
                <w:tab w:val="decimal" w:pos="648"/>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w:t>
            </w:r>
          </w:p>
        </w:tc>
        <w:tc>
          <w:tcPr>
            <w:tcW w:w="284" w:type="dxa"/>
            <w:vAlign w:val="bottom"/>
          </w:tcPr>
          <w:p w14:paraId="6AE46142"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tcBorders>
              <w:bottom w:val="single" w:sz="4" w:space="0" w:color="auto"/>
            </w:tcBorders>
            <w:vAlign w:val="bottom"/>
          </w:tcPr>
          <w:p w14:paraId="56742453" w14:textId="77777777" w:rsidR="007476D6" w:rsidRPr="00297A65" w:rsidRDefault="007476D6" w:rsidP="000406A0">
            <w:pPr>
              <w:tabs>
                <w:tab w:val="decimal" w:pos="803"/>
              </w:tabs>
              <w:spacing w:line="260" w:lineRule="exact"/>
              <w:ind w:right="-112"/>
              <w:rPr>
                <w:rFonts w:ascii="CordiaUPC" w:hAnsi="CordiaUPC" w:cs="CordiaUPC"/>
                <w:sz w:val="24"/>
                <w:szCs w:val="24"/>
                <w:cs/>
                <w:lang w:bidi="th-TH"/>
              </w:rPr>
            </w:pPr>
            <w:r>
              <w:rPr>
                <w:rFonts w:ascii="CordiaUPC" w:hAnsi="CordiaUPC" w:cs="CordiaUPC"/>
                <w:sz w:val="24"/>
                <w:szCs w:val="24"/>
                <w:lang w:bidi="th-TH"/>
              </w:rPr>
              <w:t>207</w:t>
            </w:r>
          </w:p>
        </w:tc>
        <w:tc>
          <w:tcPr>
            <w:tcW w:w="284" w:type="dxa"/>
            <w:vAlign w:val="bottom"/>
          </w:tcPr>
          <w:p w14:paraId="40A26E07"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tcBorders>
              <w:bottom w:val="single" w:sz="4" w:space="0" w:color="auto"/>
            </w:tcBorders>
            <w:vAlign w:val="bottom"/>
          </w:tcPr>
          <w:p w14:paraId="3263CF45" w14:textId="77777777" w:rsidR="007476D6" w:rsidRPr="00297A65" w:rsidRDefault="007476D6" w:rsidP="000406A0">
            <w:pPr>
              <w:tabs>
                <w:tab w:val="decimal" w:pos="700"/>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8,056</w:t>
            </w:r>
          </w:p>
        </w:tc>
        <w:tc>
          <w:tcPr>
            <w:tcW w:w="236" w:type="dxa"/>
            <w:vAlign w:val="bottom"/>
          </w:tcPr>
          <w:p w14:paraId="3A1363E8" w14:textId="77777777" w:rsidR="007476D6" w:rsidRPr="00297A65" w:rsidRDefault="007476D6" w:rsidP="000406A0">
            <w:pPr>
              <w:tabs>
                <w:tab w:val="decimal" w:pos="884"/>
              </w:tabs>
              <w:spacing w:line="260" w:lineRule="exact"/>
              <w:ind w:left="-130" w:right="-108"/>
              <w:rPr>
                <w:rFonts w:ascii="CordiaUPC" w:hAnsi="CordiaUPC" w:cs="CordiaUPC"/>
                <w:sz w:val="24"/>
                <w:szCs w:val="24"/>
                <w:cs/>
                <w:lang w:bidi="th-TH"/>
              </w:rPr>
            </w:pPr>
          </w:p>
        </w:tc>
        <w:tc>
          <w:tcPr>
            <w:tcW w:w="1024" w:type="dxa"/>
            <w:gridSpan w:val="2"/>
            <w:tcBorders>
              <w:bottom w:val="single" w:sz="4" w:space="0" w:color="auto"/>
            </w:tcBorders>
            <w:vAlign w:val="bottom"/>
          </w:tcPr>
          <w:p w14:paraId="14EC8CF5" w14:textId="77777777" w:rsidR="007476D6" w:rsidRPr="00297A65" w:rsidRDefault="007476D6" w:rsidP="000406A0">
            <w:pPr>
              <w:tabs>
                <w:tab w:val="decimal" w:pos="740"/>
              </w:tabs>
              <w:spacing w:line="260" w:lineRule="exact"/>
              <w:ind w:left="-130" w:right="-108"/>
              <w:rPr>
                <w:rFonts w:ascii="CordiaUPC" w:hAnsi="CordiaUPC" w:cs="CordiaUPC"/>
                <w:sz w:val="24"/>
                <w:szCs w:val="24"/>
                <w:cs/>
                <w:lang w:bidi="th-TH"/>
              </w:rPr>
            </w:pPr>
            <w:r>
              <w:rPr>
                <w:rFonts w:ascii="CordiaUPC" w:hAnsi="CordiaUPC" w:cs="CordiaUPC"/>
                <w:sz w:val="24"/>
                <w:szCs w:val="24"/>
                <w:lang w:bidi="th-TH"/>
              </w:rPr>
              <w:t>9,356</w:t>
            </w:r>
          </w:p>
        </w:tc>
      </w:tr>
      <w:tr w:rsidR="007476D6" w:rsidRPr="00297A65" w14:paraId="3C778628" w14:textId="77777777" w:rsidTr="000406A0">
        <w:trPr>
          <w:cantSplit/>
        </w:trPr>
        <w:tc>
          <w:tcPr>
            <w:tcW w:w="2700" w:type="dxa"/>
          </w:tcPr>
          <w:p w14:paraId="56D36F21" w14:textId="77777777" w:rsidR="007476D6" w:rsidRPr="00297A65" w:rsidRDefault="007476D6" w:rsidP="000406A0">
            <w:pPr>
              <w:spacing w:line="240" w:lineRule="atLeast"/>
              <w:ind w:left="-18" w:right="-270"/>
              <w:rPr>
                <w:rFonts w:ascii="CordiaUPC" w:hAnsi="CordiaUPC" w:cs="CordiaUPC"/>
                <w:b/>
                <w:bCs/>
                <w:sz w:val="24"/>
                <w:szCs w:val="24"/>
                <w:lang w:val="en-US" w:bidi="th-TH"/>
              </w:rPr>
            </w:pPr>
            <w:r w:rsidRPr="00297A65">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085B371C" w14:textId="77777777" w:rsidR="007476D6" w:rsidRPr="00297A65" w:rsidRDefault="007476D6" w:rsidP="000406A0">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124,122</w:t>
            </w:r>
          </w:p>
        </w:tc>
        <w:tc>
          <w:tcPr>
            <w:tcW w:w="268" w:type="dxa"/>
          </w:tcPr>
          <w:p w14:paraId="2E5DD2CA"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06C49E6" w14:textId="77777777" w:rsidR="007476D6" w:rsidRPr="00297A65" w:rsidRDefault="007476D6" w:rsidP="000406A0">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469,278</w:t>
            </w:r>
          </w:p>
        </w:tc>
        <w:tc>
          <w:tcPr>
            <w:tcW w:w="236" w:type="dxa"/>
          </w:tcPr>
          <w:p w14:paraId="355BF770"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4305955" w14:textId="77777777" w:rsidR="007476D6" w:rsidRPr="00297A65" w:rsidRDefault="007476D6" w:rsidP="000406A0">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196,621</w:t>
            </w:r>
          </w:p>
        </w:tc>
        <w:tc>
          <w:tcPr>
            <w:tcW w:w="284" w:type="dxa"/>
          </w:tcPr>
          <w:p w14:paraId="6DDFDCF4"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402C7CFE" w14:textId="77777777" w:rsidR="007476D6" w:rsidRPr="00297A65" w:rsidRDefault="007476D6" w:rsidP="000406A0">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lang w:val="en-US"/>
              </w:rPr>
              <w:t>204,372</w:t>
            </w:r>
          </w:p>
        </w:tc>
        <w:tc>
          <w:tcPr>
            <w:tcW w:w="284" w:type="dxa"/>
          </w:tcPr>
          <w:p w14:paraId="05C3FBF6"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4AA5BE1F" w14:textId="77777777" w:rsidR="007476D6" w:rsidRPr="00297A65" w:rsidRDefault="007476D6" w:rsidP="000406A0">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202,355</w:t>
            </w:r>
          </w:p>
        </w:tc>
        <w:tc>
          <w:tcPr>
            <w:tcW w:w="236" w:type="dxa"/>
          </w:tcPr>
          <w:p w14:paraId="537B761D" w14:textId="77777777" w:rsidR="007476D6" w:rsidRPr="00297A65" w:rsidRDefault="007476D6" w:rsidP="000406A0">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426F21FC" w14:textId="77777777" w:rsidR="007476D6" w:rsidRPr="00297A65" w:rsidRDefault="007476D6" w:rsidP="000406A0">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1,196,748</w:t>
            </w:r>
          </w:p>
        </w:tc>
      </w:tr>
      <w:tr w:rsidR="007476D6" w:rsidRPr="00297A65" w14:paraId="061068AE" w14:textId="77777777" w:rsidTr="000406A0">
        <w:trPr>
          <w:cantSplit/>
          <w:trHeight w:val="136"/>
        </w:trPr>
        <w:tc>
          <w:tcPr>
            <w:tcW w:w="2700" w:type="dxa"/>
          </w:tcPr>
          <w:p w14:paraId="50627C8E"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6D512D1F"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5E3D00C9"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6554090B"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63EBC5A8"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670AB5FD"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20F4A3B2"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tcBorders>
              <w:top w:val="single" w:sz="4" w:space="0" w:color="auto"/>
            </w:tcBorders>
            <w:vAlign w:val="bottom"/>
          </w:tcPr>
          <w:p w14:paraId="6438B602"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6EAB5C7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tcBorders>
              <w:top w:val="single" w:sz="4" w:space="0" w:color="auto"/>
            </w:tcBorders>
            <w:vAlign w:val="bottom"/>
          </w:tcPr>
          <w:p w14:paraId="3F073718"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12D962EC"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Borders>
              <w:top w:val="single" w:sz="4" w:space="0" w:color="auto"/>
            </w:tcBorders>
          </w:tcPr>
          <w:p w14:paraId="38B4AAFC"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7476D6" w:rsidRPr="00297A65" w14:paraId="600A02E6" w14:textId="77777777" w:rsidTr="000406A0">
        <w:trPr>
          <w:cantSplit/>
        </w:trPr>
        <w:tc>
          <w:tcPr>
            <w:tcW w:w="2700" w:type="dxa"/>
          </w:tcPr>
          <w:p w14:paraId="3E8C9A9A" w14:textId="77777777" w:rsidR="007476D6" w:rsidRPr="00297A65" w:rsidRDefault="007476D6" w:rsidP="000406A0">
            <w:pPr>
              <w:spacing w:line="240" w:lineRule="atLeast"/>
              <w:ind w:left="-18" w:right="-270"/>
              <w:rPr>
                <w:rFonts w:ascii="CordiaUPC" w:hAnsi="CordiaUPC" w:cs="CordiaUPC"/>
                <w:b/>
                <w:bCs/>
                <w:i/>
                <w:iCs/>
                <w:sz w:val="24"/>
                <w:szCs w:val="24"/>
                <w:lang w:val="th-TH" w:bidi="th-TH"/>
              </w:rPr>
            </w:pPr>
            <w:r w:rsidRPr="00297A65">
              <w:rPr>
                <w:rFonts w:ascii="CordiaUPC" w:hAnsi="CordiaUPC" w:cs="CordiaUPC" w:hint="cs"/>
                <w:b/>
                <w:bCs/>
                <w:i/>
                <w:iCs/>
                <w:sz w:val="24"/>
                <w:szCs w:val="24"/>
                <w:lang w:val="th-TH" w:bidi="th-TH"/>
              </w:rPr>
              <w:t>Financial liabilities</w:t>
            </w:r>
          </w:p>
        </w:tc>
        <w:tc>
          <w:tcPr>
            <w:tcW w:w="1001" w:type="dxa"/>
            <w:vAlign w:val="bottom"/>
          </w:tcPr>
          <w:p w14:paraId="3313D30C"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p>
        </w:tc>
        <w:tc>
          <w:tcPr>
            <w:tcW w:w="268" w:type="dxa"/>
          </w:tcPr>
          <w:p w14:paraId="1A9449AE"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vAlign w:val="bottom"/>
          </w:tcPr>
          <w:p w14:paraId="45DB5547"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p>
        </w:tc>
        <w:tc>
          <w:tcPr>
            <w:tcW w:w="236" w:type="dxa"/>
          </w:tcPr>
          <w:p w14:paraId="0A63600F"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vAlign w:val="bottom"/>
          </w:tcPr>
          <w:p w14:paraId="2168DC12"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p>
        </w:tc>
        <w:tc>
          <w:tcPr>
            <w:tcW w:w="284" w:type="dxa"/>
          </w:tcPr>
          <w:p w14:paraId="4ECF4FFE"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vAlign w:val="bottom"/>
          </w:tcPr>
          <w:p w14:paraId="023C989F"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p>
        </w:tc>
        <w:tc>
          <w:tcPr>
            <w:tcW w:w="284" w:type="dxa"/>
          </w:tcPr>
          <w:p w14:paraId="69B7BAF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vAlign w:val="bottom"/>
          </w:tcPr>
          <w:p w14:paraId="488C8035"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p>
        </w:tc>
        <w:tc>
          <w:tcPr>
            <w:tcW w:w="236" w:type="dxa"/>
          </w:tcPr>
          <w:p w14:paraId="511F4001"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tcPr>
          <w:p w14:paraId="36E73C88"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p>
        </w:tc>
      </w:tr>
      <w:tr w:rsidR="007476D6" w:rsidRPr="00297A65" w14:paraId="1E0208EF" w14:textId="77777777" w:rsidTr="008D071D">
        <w:trPr>
          <w:cantSplit/>
        </w:trPr>
        <w:tc>
          <w:tcPr>
            <w:tcW w:w="2700" w:type="dxa"/>
          </w:tcPr>
          <w:p w14:paraId="7B1E150E"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 xml:space="preserve">Deposits </w:t>
            </w:r>
          </w:p>
        </w:tc>
        <w:tc>
          <w:tcPr>
            <w:tcW w:w="1001" w:type="dxa"/>
            <w:vAlign w:val="bottom"/>
          </w:tcPr>
          <w:p w14:paraId="4C1AC2AE"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758,249</w:t>
            </w:r>
          </w:p>
        </w:tc>
        <w:tc>
          <w:tcPr>
            <w:tcW w:w="268" w:type="dxa"/>
            <w:vAlign w:val="bottom"/>
          </w:tcPr>
          <w:p w14:paraId="39AB6C25"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0060A69B"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54,688</w:t>
            </w:r>
          </w:p>
        </w:tc>
        <w:tc>
          <w:tcPr>
            <w:tcW w:w="236" w:type="dxa"/>
            <w:vAlign w:val="bottom"/>
          </w:tcPr>
          <w:p w14:paraId="16E42FA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4B04B4A5"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2,741</w:t>
            </w:r>
          </w:p>
        </w:tc>
        <w:tc>
          <w:tcPr>
            <w:tcW w:w="284" w:type="dxa"/>
            <w:vAlign w:val="bottom"/>
          </w:tcPr>
          <w:p w14:paraId="0E92EEC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35DEDCE6"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41CD3B85"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79714098"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8C7FAE9"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7AF18180"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815,678</w:t>
            </w:r>
          </w:p>
        </w:tc>
      </w:tr>
      <w:tr w:rsidR="007476D6" w:rsidRPr="00297A65" w14:paraId="57514D2B" w14:textId="77777777" w:rsidTr="000406A0">
        <w:trPr>
          <w:cantSplit/>
        </w:trPr>
        <w:tc>
          <w:tcPr>
            <w:tcW w:w="2700" w:type="dxa"/>
          </w:tcPr>
          <w:p w14:paraId="4F1D6EFF"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Interbank and money market</w:t>
            </w:r>
            <w:r>
              <w:rPr>
                <w:rFonts w:ascii="CordiaUPC" w:hAnsi="CordiaUPC" w:cs="CordiaUPC"/>
                <w:sz w:val="24"/>
                <w:szCs w:val="24"/>
                <w:lang w:val="en-US" w:bidi="th-TH"/>
              </w:rPr>
              <w:t xml:space="preserve"> </w:t>
            </w:r>
            <w:r w:rsidRPr="00297A65">
              <w:rPr>
                <w:rFonts w:ascii="CordiaUPC" w:hAnsi="CordiaUPC" w:cs="CordiaUPC" w:hint="cs"/>
                <w:sz w:val="24"/>
                <w:szCs w:val="24"/>
                <w:lang w:val="en-US" w:bidi="th-TH"/>
              </w:rPr>
              <w:t>items</w:t>
            </w:r>
          </w:p>
        </w:tc>
        <w:tc>
          <w:tcPr>
            <w:tcW w:w="1001" w:type="dxa"/>
            <w:vAlign w:val="bottom"/>
          </w:tcPr>
          <w:p w14:paraId="373812FD"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10,675</w:t>
            </w:r>
          </w:p>
        </w:tc>
        <w:tc>
          <w:tcPr>
            <w:tcW w:w="268" w:type="dxa"/>
            <w:vAlign w:val="bottom"/>
          </w:tcPr>
          <w:p w14:paraId="7D3D5264"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348EC868"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35,267</w:t>
            </w:r>
          </w:p>
        </w:tc>
        <w:tc>
          <w:tcPr>
            <w:tcW w:w="236" w:type="dxa"/>
            <w:vAlign w:val="bottom"/>
          </w:tcPr>
          <w:p w14:paraId="64AAFDD8"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0ED92CED"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5,207</w:t>
            </w:r>
          </w:p>
        </w:tc>
        <w:tc>
          <w:tcPr>
            <w:tcW w:w="284" w:type="dxa"/>
            <w:vAlign w:val="bottom"/>
          </w:tcPr>
          <w:p w14:paraId="3C9D3153"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757A23F3"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69C22992"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58C1AF76"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19753183"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3FF93ACB"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51,149</w:t>
            </w:r>
          </w:p>
        </w:tc>
      </w:tr>
      <w:tr w:rsidR="007476D6" w:rsidRPr="00297A65" w14:paraId="50545C1B" w14:textId="77777777" w:rsidTr="000406A0">
        <w:trPr>
          <w:cantSplit/>
        </w:trPr>
        <w:tc>
          <w:tcPr>
            <w:tcW w:w="2700" w:type="dxa"/>
          </w:tcPr>
          <w:p w14:paraId="650A5923"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Liabilities payable</w:t>
            </w:r>
            <w:r w:rsidRPr="00297A65" w:rsidDel="00E37C0F">
              <w:rPr>
                <w:rFonts w:ascii="CordiaUPC" w:hAnsi="CordiaUPC" w:cs="CordiaUPC" w:hint="cs"/>
                <w:sz w:val="24"/>
                <w:szCs w:val="24"/>
                <w:lang w:val="th-TH" w:bidi="th-TH"/>
              </w:rPr>
              <w:t xml:space="preserve"> </w:t>
            </w:r>
            <w:r w:rsidRPr="00297A65">
              <w:rPr>
                <w:rFonts w:ascii="CordiaUPC" w:hAnsi="CordiaUPC" w:cs="CordiaUPC" w:hint="cs"/>
                <w:sz w:val="24"/>
                <w:szCs w:val="24"/>
                <w:lang w:val="th-TH" w:bidi="th-TH"/>
              </w:rPr>
              <w:t>on demand</w:t>
            </w:r>
            <w:r w:rsidRPr="00297A65" w:rsidDel="00E37C0F">
              <w:rPr>
                <w:rFonts w:ascii="CordiaUPC" w:hAnsi="CordiaUPC" w:cs="CordiaUPC" w:hint="cs"/>
                <w:sz w:val="24"/>
                <w:szCs w:val="24"/>
                <w:lang w:val="th-TH" w:bidi="th-TH"/>
              </w:rPr>
              <w:t xml:space="preserve"> </w:t>
            </w:r>
          </w:p>
        </w:tc>
        <w:tc>
          <w:tcPr>
            <w:tcW w:w="1001" w:type="dxa"/>
            <w:vAlign w:val="bottom"/>
          </w:tcPr>
          <w:p w14:paraId="590A90D8"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2,898</w:t>
            </w:r>
          </w:p>
        </w:tc>
        <w:tc>
          <w:tcPr>
            <w:tcW w:w="268" w:type="dxa"/>
            <w:vAlign w:val="bottom"/>
          </w:tcPr>
          <w:p w14:paraId="05639559"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586539DE"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E69DEE1"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7E98206C"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2D20C267"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5CCEA3EF"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7E7402B4"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4398AF66"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538DA735"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7C547D35"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2,898</w:t>
            </w:r>
          </w:p>
        </w:tc>
      </w:tr>
      <w:tr w:rsidR="007476D6" w:rsidRPr="00297A65" w14:paraId="5D8605A8" w14:textId="77777777" w:rsidTr="000406A0">
        <w:trPr>
          <w:cantSplit/>
        </w:trPr>
        <w:tc>
          <w:tcPr>
            <w:tcW w:w="2700" w:type="dxa"/>
          </w:tcPr>
          <w:p w14:paraId="4F5E4968"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Financial liabilities designated at </w:t>
            </w:r>
          </w:p>
          <w:p w14:paraId="6F32ED33" w14:textId="77777777" w:rsidR="007476D6" w:rsidRPr="00297A65" w:rsidRDefault="007476D6" w:rsidP="000406A0">
            <w:pPr>
              <w:spacing w:line="240" w:lineRule="atLeast"/>
              <w:ind w:left="-18" w:right="-270"/>
              <w:rPr>
                <w:rFonts w:ascii="CordiaUPC" w:hAnsi="CordiaUPC" w:cs="CordiaUPC"/>
                <w:sz w:val="24"/>
                <w:szCs w:val="24"/>
                <w:lang w:val="en-US" w:bidi="th-TH"/>
              </w:rPr>
            </w:pPr>
            <w:r w:rsidRPr="00297A65">
              <w:rPr>
                <w:rFonts w:ascii="CordiaUPC" w:hAnsi="CordiaUPC" w:cs="CordiaUPC" w:hint="cs"/>
                <w:sz w:val="24"/>
                <w:szCs w:val="24"/>
                <w:lang w:val="en-US" w:bidi="th-TH"/>
              </w:rPr>
              <w:t xml:space="preserve">   fair value through profit or loss</w:t>
            </w:r>
          </w:p>
        </w:tc>
        <w:tc>
          <w:tcPr>
            <w:tcW w:w="1001" w:type="dxa"/>
            <w:vAlign w:val="bottom"/>
          </w:tcPr>
          <w:p w14:paraId="0FC2B63D"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3BD60D9D"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1DD51681"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12CD1DDF"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61FFA0AB" w14:textId="77777777" w:rsidR="007476D6" w:rsidRPr="00297A65" w:rsidRDefault="007476D6" w:rsidP="000406A0">
            <w:pPr>
              <w:tabs>
                <w:tab w:val="decimal" w:pos="648"/>
              </w:tabs>
              <w:spacing w:line="260" w:lineRule="exact"/>
              <w:ind w:right="-108"/>
              <w:rPr>
                <w:rFonts w:ascii="CordiaUPC" w:hAnsi="CordiaUPC" w:cs="CordiaUPC"/>
                <w:sz w:val="24"/>
                <w:szCs w:val="24"/>
              </w:rPr>
            </w:pPr>
            <w:r>
              <w:rPr>
                <w:rFonts w:ascii="CordiaUPC" w:hAnsi="CordiaUPC" w:cs="CordiaUPC"/>
                <w:sz w:val="24"/>
                <w:szCs w:val="24"/>
              </w:rPr>
              <w:t>300</w:t>
            </w:r>
          </w:p>
        </w:tc>
        <w:tc>
          <w:tcPr>
            <w:tcW w:w="284" w:type="dxa"/>
            <w:vAlign w:val="bottom"/>
          </w:tcPr>
          <w:p w14:paraId="26C3A3DA"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3A71B2F8"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132</w:t>
            </w:r>
          </w:p>
        </w:tc>
        <w:tc>
          <w:tcPr>
            <w:tcW w:w="284" w:type="dxa"/>
            <w:vAlign w:val="bottom"/>
          </w:tcPr>
          <w:p w14:paraId="36EBA697"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0962C82C"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DA6073E"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vAlign w:val="bottom"/>
          </w:tcPr>
          <w:p w14:paraId="5570A565"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432</w:t>
            </w:r>
          </w:p>
        </w:tc>
      </w:tr>
      <w:tr w:rsidR="007476D6" w:rsidRPr="00297A65" w14:paraId="3F742B26" w14:textId="77777777" w:rsidTr="000406A0">
        <w:trPr>
          <w:cantSplit/>
        </w:trPr>
        <w:tc>
          <w:tcPr>
            <w:tcW w:w="2700" w:type="dxa"/>
          </w:tcPr>
          <w:p w14:paraId="7993E26F" w14:textId="77777777" w:rsidR="007476D6" w:rsidRPr="00297A65" w:rsidRDefault="007476D6" w:rsidP="000406A0">
            <w:pPr>
              <w:spacing w:line="240" w:lineRule="atLeast"/>
              <w:ind w:left="-18" w:right="-270"/>
              <w:rPr>
                <w:rFonts w:ascii="CordiaUPC" w:hAnsi="CordiaUPC" w:cs="CordiaUPC"/>
                <w:sz w:val="24"/>
                <w:szCs w:val="24"/>
                <w:cs/>
                <w:lang w:val="th-TH" w:bidi="th-TH"/>
              </w:rPr>
            </w:pPr>
            <w:r w:rsidRPr="00297A65">
              <w:rPr>
                <w:rFonts w:ascii="CordiaUPC" w:hAnsi="CordiaUPC" w:cs="CordiaUPC" w:hint="cs"/>
                <w:sz w:val="24"/>
                <w:szCs w:val="24"/>
                <w:lang w:val="th-TH" w:bidi="th-TH"/>
              </w:rPr>
              <w:t>Debt</w:t>
            </w:r>
            <w:r w:rsidRPr="00297A65">
              <w:rPr>
                <w:rFonts w:ascii="CordiaUPC" w:hAnsi="CordiaUPC" w:cs="CordiaUPC" w:hint="cs"/>
                <w:sz w:val="24"/>
                <w:szCs w:val="24"/>
                <w:cs/>
                <w:lang w:val="th-TH" w:bidi="th-TH"/>
              </w:rPr>
              <w:t>s</w:t>
            </w:r>
            <w:r w:rsidRPr="00297A65">
              <w:rPr>
                <w:rFonts w:ascii="CordiaUPC" w:hAnsi="CordiaUPC" w:cs="CordiaUPC" w:hint="cs"/>
                <w:sz w:val="24"/>
                <w:szCs w:val="24"/>
                <w:lang w:val="th-TH" w:bidi="th-TH"/>
              </w:rPr>
              <w:t xml:space="preserve"> issued and borrowings</w:t>
            </w:r>
            <w:r w:rsidRPr="00297A65" w:rsidDel="00E37C0F">
              <w:rPr>
                <w:rFonts w:ascii="CordiaUPC" w:hAnsi="CordiaUPC" w:cs="CordiaUPC" w:hint="cs"/>
                <w:sz w:val="24"/>
                <w:szCs w:val="24"/>
                <w:lang w:val="th-TH" w:bidi="th-TH"/>
              </w:rPr>
              <w:t xml:space="preserve"> </w:t>
            </w:r>
          </w:p>
        </w:tc>
        <w:tc>
          <w:tcPr>
            <w:tcW w:w="1001" w:type="dxa"/>
          </w:tcPr>
          <w:p w14:paraId="3962A573"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r>
              <w:rPr>
                <w:rFonts w:ascii="CordiaUPC" w:hAnsi="CordiaUPC" w:cs="CordiaUPC"/>
                <w:sz w:val="24"/>
                <w:szCs w:val="24"/>
              </w:rPr>
              <w:t>5</w:t>
            </w:r>
          </w:p>
        </w:tc>
        <w:tc>
          <w:tcPr>
            <w:tcW w:w="268" w:type="dxa"/>
          </w:tcPr>
          <w:p w14:paraId="187200A0"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tcPr>
          <w:p w14:paraId="688EB76A"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r>
              <w:rPr>
                <w:rFonts w:ascii="CordiaUPC" w:hAnsi="CordiaUPC" w:cs="CordiaUPC"/>
                <w:sz w:val="24"/>
                <w:szCs w:val="24"/>
              </w:rPr>
              <w:t>28,542</w:t>
            </w:r>
          </w:p>
        </w:tc>
        <w:tc>
          <w:tcPr>
            <w:tcW w:w="236" w:type="dxa"/>
          </w:tcPr>
          <w:p w14:paraId="461F4DAD"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tcPr>
          <w:p w14:paraId="39F3BC77"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r>
              <w:rPr>
                <w:rFonts w:ascii="CordiaUPC" w:hAnsi="CordiaUPC" w:cs="CordiaUPC"/>
                <w:sz w:val="24"/>
                <w:szCs w:val="24"/>
              </w:rPr>
              <w:t>60,292</w:t>
            </w:r>
          </w:p>
        </w:tc>
        <w:tc>
          <w:tcPr>
            <w:tcW w:w="284" w:type="dxa"/>
          </w:tcPr>
          <w:p w14:paraId="5691FA2B"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tcPr>
          <w:p w14:paraId="393734C3" w14:textId="77777777" w:rsidR="007476D6" w:rsidRPr="00297A65" w:rsidRDefault="007476D6" w:rsidP="000406A0">
            <w:pPr>
              <w:tabs>
                <w:tab w:val="decimal" w:pos="803"/>
              </w:tabs>
              <w:spacing w:line="260" w:lineRule="exact"/>
              <w:ind w:left="-130" w:right="-112"/>
              <w:rPr>
                <w:rFonts w:ascii="CordiaUPC" w:hAnsi="CordiaUPC" w:cs="CordiaUPC"/>
                <w:sz w:val="24"/>
                <w:szCs w:val="24"/>
              </w:rPr>
            </w:pPr>
            <w:r>
              <w:rPr>
                <w:rFonts w:ascii="CordiaUPC" w:hAnsi="CordiaUPC" w:cs="CordiaUPC"/>
                <w:sz w:val="24"/>
                <w:szCs w:val="24"/>
              </w:rPr>
              <w:t>121</w:t>
            </w:r>
          </w:p>
        </w:tc>
        <w:tc>
          <w:tcPr>
            <w:tcW w:w="284" w:type="dxa"/>
          </w:tcPr>
          <w:p w14:paraId="15F00152"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tcPr>
          <w:p w14:paraId="336F7085" w14:textId="77777777" w:rsidR="007476D6" w:rsidRPr="00297A65" w:rsidRDefault="007476D6" w:rsidP="000406A0">
            <w:pPr>
              <w:tabs>
                <w:tab w:val="decimal" w:pos="700"/>
              </w:tabs>
              <w:spacing w:line="26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553C6DF7"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tcPr>
          <w:p w14:paraId="0A5379CC" w14:textId="77777777" w:rsidR="007476D6" w:rsidRPr="00297A65" w:rsidRDefault="007476D6" w:rsidP="000406A0">
            <w:pPr>
              <w:tabs>
                <w:tab w:val="decimal" w:pos="740"/>
              </w:tabs>
              <w:spacing w:line="260" w:lineRule="exact"/>
              <w:ind w:left="-130" w:right="-108"/>
              <w:rPr>
                <w:rFonts w:ascii="CordiaUPC" w:hAnsi="CordiaUPC" w:cs="CordiaUPC"/>
                <w:sz w:val="24"/>
                <w:szCs w:val="24"/>
              </w:rPr>
            </w:pPr>
            <w:r>
              <w:rPr>
                <w:rFonts w:ascii="CordiaUPC" w:hAnsi="CordiaUPC" w:cs="CordiaUPC"/>
                <w:sz w:val="24"/>
                <w:szCs w:val="24"/>
              </w:rPr>
              <w:t>88,960</w:t>
            </w:r>
          </w:p>
        </w:tc>
      </w:tr>
      <w:tr w:rsidR="007476D6" w:rsidRPr="00297A65" w14:paraId="3DDF5264" w14:textId="77777777" w:rsidTr="002000BE">
        <w:trPr>
          <w:cantSplit/>
        </w:trPr>
        <w:tc>
          <w:tcPr>
            <w:tcW w:w="2700" w:type="dxa"/>
            <w:vAlign w:val="bottom"/>
          </w:tcPr>
          <w:p w14:paraId="66A838CE" w14:textId="77777777" w:rsidR="007476D6" w:rsidRPr="00297A65" w:rsidRDefault="007476D6" w:rsidP="000406A0">
            <w:pPr>
              <w:spacing w:line="240" w:lineRule="atLeast"/>
              <w:ind w:left="-18" w:right="-270"/>
              <w:rPr>
                <w:rFonts w:ascii="CordiaUPC" w:hAnsi="CordiaUPC" w:cs="CordiaUPC"/>
                <w:sz w:val="24"/>
                <w:szCs w:val="24"/>
                <w:lang w:val="th-TH" w:bidi="th-TH"/>
              </w:rPr>
            </w:pPr>
            <w:r w:rsidRPr="00297A65">
              <w:rPr>
                <w:rFonts w:ascii="CordiaUPC" w:hAnsi="CordiaUPC" w:cs="CordiaUPC" w:hint="cs"/>
                <w:sz w:val="24"/>
                <w:szCs w:val="24"/>
                <w:lang w:val="th-TH" w:bidi="th-TH"/>
              </w:rPr>
              <w:t>Other financial liabilities</w:t>
            </w:r>
          </w:p>
        </w:tc>
        <w:tc>
          <w:tcPr>
            <w:tcW w:w="1001" w:type="dxa"/>
            <w:vAlign w:val="bottom"/>
          </w:tcPr>
          <w:p w14:paraId="5E98152B" w14:textId="77777777" w:rsidR="007476D6" w:rsidRPr="00297A65" w:rsidRDefault="007476D6" w:rsidP="000406A0">
            <w:pPr>
              <w:tabs>
                <w:tab w:val="decimal" w:pos="752"/>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925</w:t>
            </w:r>
          </w:p>
        </w:tc>
        <w:tc>
          <w:tcPr>
            <w:tcW w:w="268" w:type="dxa"/>
            <w:vAlign w:val="bottom"/>
          </w:tcPr>
          <w:p w14:paraId="0B7106C3"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66" w:type="dxa"/>
            <w:vAlign w:val="bottom"/>
          </w:tcPr>
          <w:p w14:paraId="0A1D2F26" w14:textId="77777777" w:rsidR="007476D6" w:rsidRPr="00297A65" w:rsidRDefault="007476D6" w:rsidP="000406A0">
            <w:pPr>
              <w:tabs>
                <w:tab w:val="decimal" w:pos="616"/>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3,798</w:t>
            </w:r>
          </w:p>
        </w:tc>
        <w:tc>
          <w:tcPr>
            <w:tcW w:w="236" w:type="dxa"/>
            <w:vAlign w:val="bottom"/>
          </w:tcPr>
          <w:p w14:paraId="1CA68326"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898" w:type="dxa"/>
            <w:vAlign w:val="bottom"/>
          </w:tcPr>
          <w:p w14:paraId="3B020114" w14:textId="77777777" w:rsidR="007476D6" w:rsidRPr="00297A65" w:rsidRDefault="007476D6" w:rsidP="000406A0">
            <w:pPr>
              <w:tabs>
                <w:tab w:val="decimal" w:pos="648"/>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479</w:t>
            </w:r>
          </w:p>
        </w:tc>
        <w:tc>
          <w:tcPr>
            <w:tcW w:w="284" w:type="dxa"/>
            <w:vAlign w:val="bottom"/>
          </w:tcPr>
          <w:p w14:paraId="56F01F8D"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1037" w:type="dxa"/>
            <w:vAlign w:val="bottom"/>
          </w:tcPr>
          <w:p w14:paraId="54F74268" w14:textId="77777777" w:rsidR="007476D6" w:rsidRPr="00297A65" w:rsidRDefault="007476D6" w:rsidP="000406A0">
            <w:pPr>
              <w:tabs>
                <w:tab w:val="decimal" w:pos="803"/>
              </w:tabs>
              <w:spacing w:line="240" w:lineRule="atLeast"/>
              <w:ind w:left="-130" w:right="-112"/>
              <w:rPr>
                <w:rFonts w:ascii="CordiaUPC" w:hAnsi="CordiaUPC" w:cs="CordiaUPC"/>
                <w:sz w:val="24"/>
                <w:szCs w:val="24"/>
                <w:lang w:val="en-US"/>
              </w:rPr>
            </w:pPr>
            <w:r>
              <w:rPr>
                <w:rFonts w:ascii="CordiaUPC" w:hAnsi="CordiaUPC" w:cs="CordiaUPC"/>
                <w:sz w:val="24"/>
                <w:szCs w:val="24"/>
                <w:lang w:val="en-US"/>
              </w:rPr>
              <w:t>298</w:t>
            </w:r>
          </w:p>
        </w:tc>
        <w:tc>
          <w:tcPr>
            <w:tcW w:w="284" w:type="dxa"/>
            <w:vAlign w:val="bottom"/>
          </w:tcPr>
          <w:p w14:paraId="2CBB75FC" w14:textId="77777777" w:rsidR="007476D6" w:rsidRPr="00297A65" w:rsidRDefault="007476D6" w:rsidP="000406A0">
            <w:pPr>
              <w:tabs>
                <w:tab w:val="decimal" w:pos="1107"/>
              </w:tabs>
              <w:spacing w:line="240" w:lineRule="atLeast"/>
              <w:ind w:left="-135" w:right="-18"/>
              <w:rPr>
                <w:rFonts w:ascii="CordiaUPC" w:hAnsi="CordiaUPC" w:cs="CordiaUPC"/>
                <w:sz w:val="24"/>
                <w:szCs w:val="24"/>
              </w:rPr>
            </w:pPr>
          </w:p>
        </w:tc>
        <w:tc>
          <w:tcPr>
            <w:tcW w:w="975" w:type="dxa"/>
            <w:vAlign w:val="bottom"/>
          </w:tcPr>
          <w:p w14:paraId="2EAA1519" w14:textId="77777777" w:rsidR="007476D6" w:rsidRPr="00297A65" w:rsidRDefault="007476D6" w:rsidP="000406A0">
            <w:pPr>
              <w:tabs>
                <w:tab w:val="decimal" w:pos="70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5,870</w:t>
            </w:r>
          </w:p>
        </w:tc>
        <w:tc>
          <w:tcPr>
            <w:tcW w:w="236" w:type="dxa"/>
            <w:vAlign w:val="bottom"/>
          </w:tcPr>
          <w:p w14:paraId="4DF81DAC" w14:textId="77777777" w:rsidR="007476D6" w:rsidRPr="00297A65" w:rsidRDefault="007476D6" w:rsidP="000406A0">
            <w:pPr>
              <w:tabs>
                <w:tab w:val="decimal" w:pos="884"/>
              </w:tabs>
              <w:spacing w:line="240" w:lineRule="atLeast"/>
              <w:ind w:left="-130" w:right="-108"/>
              <w:rPr>
                <w:rFonts w:ascii="CordiaUPC" w:hAnsi="CordiaUPC" w:cs="CordiaUPC"/>
                <w:sz w:val="24"/>
                <w:szCs w:val="24"/>
                <w:lang w:val="en-US"/>
              </w:rPr>
            </w:pPr>
          </w:p>
        </w:tc>
        <w:tc>
          <w:tcPr>
            <w:tcW w:w="1024" w:type="dxa"/>
            <w:gridSpan w:val="2"/>
            <w:vAlign w:val="bottom"/>
          </w:tcPr>
          <w:p w14:paraId="4297352A" w14:textId="77777777" w:rsidR="007476D6" w:rsidRPr="00297A65" w:rsidRDefault="007476D6" w:rsidP="000406A0">
            <w:pPr>
              <w:tabs>
                <w:tab w:val="decimal" w:pos="740"/>
              </w:tabs>
              <w:spacing w:line="240" w:lineRule="atLeast"/>
              <w:ind w:left="-130" w:right="-108"/>
              <w:rPr>
                <w:rFonts w:ascii="CordiaUPC" w:hAnsi="CordiaUPC" w:cs="CordiaUPC"/>
                <w:sz w:val="24"/>
                <w:szCs w:val="24"/>
                <w:lang w:val="en-US"/>
              </w:rPr>
            </w:pPr>
            <w:r>
              <w:rPr>
                <w:rFonts w:ascii="CordiaUPC" w:hAnsi="CordiaUPC" w:cs="CordiaUPC"/>
                <w:sz w:val="24"/>
                <w:szCs w:val="24"/>
                <w:lang w:val="en-US"/>
              </w:rPr>
              <w:t>11,370</w:t>
            </w:r>
          </w:p>
        </w:tc>
      </w:tr>
      <w:tr w:rsidR="007476D6" w:rsidRPr="00297A65" w14:paraId="4796046F" w14:textId="77777777" w:rsidTr="000406A0">
        <w:trPr>
          <w:cantSplit/>
        </w:trPr>
        <w:tc>
          <w:tcPr>
            <w:tcW w:w="2700" w:type="dxa"/>
          </w:tcPr>
          <w:p w14:paraId="3B68A0C4" w14:textId="77777777" w:rsidR="007476D6" w:rsidRPr="00297A65" w:rsidRDefault="007476D6" w:rsidP="000406A0">
            <w:pPr>
              <w:spacing w:line="240" w:lineRule="atLeast"/>
              <w:ind w:left="-18" w:right="-270"/>
              <w:rPr>
                <w:rFonts w:ascii="CordiaUPC" w:hAnsi="CordiaUPC" w:cs="CordiaUPC"/>
                <w:b/>
                <w:bCs/>
                <w:sz w:val="24"/>
                <w:szCs w:val="24"/>
                <w:lang w:val="th-TH" w:bidi="th-TH"/>
              </w:rPr>
            </w:pPr>
            <w:r w:rsidRPr="00297A65">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37EC6242" w14:textId="77777777" w:rsidR="007476D6" w:rsidRPr="00297A65" w:rsidRDefault="007476D6" w:rsidP="000406A0">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772,752</w:t>
            </w:r>
          </w:p>
        </w:tc>
        <w:tc>
          <w:tcPr>
            <w:tcW w:w="268" w:type="dxa"/>
          </w:tcPr>
          <w:p w14:paraId="02825CC4"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E2D7610" w14:textId="77777777" w:rsidR="007476D6" w:rsidRPr="00297A65" w:rsidRDefault="007476D6" w:rsidP="000406A0">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122,295</w:t>
            </w:r>
          </w:p>
        </w:tc>
        <w:tc>
          <w:tcPr>
            <w:tcW w:w="236" w:type="dxa"/>
          </w:tcPr>
          <w:p w14:paraId="111719C3"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3E43FF11" w14:textId="77777777" w:rsidR="007476D6" w:rsidRPr="00297A65" w:rsidRDefault="007476D6" w:rsidP="000406A0">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69,019</w:t>
            </w:r>
          </w:p>
        </w:tc>
        <w:tc>
          <w:tcPr>
            <w:tcW w:w="284" w:type="dxa"/>
          </w:tcPr>
          <w:p w14:paraId="519D15FA"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single" w:sz="4" w:space="0" w:color="auto"/>
            </w:tcBorders>
          </w:tcPr>
          <w:p w14:paraId="1260F9C1" w14:textId="77777777" w:rsidR="007476D6" w:rsidRPr="00297A65" w:rsidRDefault="007476D6" w:rsidP="000406A0">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lang w:val="en-US"/>
              </w:rPr>
              <w:t>551</w:t>
            </w:r>
          </w:p>
        </w:tc>
        <w:tc>
          <w:tcPr>
            <w:tcW w:w="284" w:type="dxa"/>
          </w:tcPr>
          <w:p w14:paraId="2D5A241A"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single" w:sz="4" w:space="0" w:color="auto"/>
            </w:tcBorders>
          </w:tcPr>
          <w:p w14:paraId="7627BBC1" w14:textId="77777777" w:rsidR="007476D6" w:rsidRPr="00297A65" w:rsidRDefault="007476D6" w:rsidP="000406A0">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5,870</w:t>
            </w:r>
          </w:p>
        </w:tc>
        <w:tc>
          <w:tcPr>
            <w:tcW w:w="236" w:type="dxa"/>
          </w:tcPr>
          <w:p w14:paraId="6D5AD1CC" w14:textId="77777777" w:rsidR="007476D6" w:rsidRPr="00297A65" w:rsidRDefault="007476D6" w:rsidP="000406A0">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single" w:sz="4" w:space="0" w:color="auto"/>
            </w:tcBorders>
          </w:tcPr>
          <w:p w14:paraId="502F7485" w14:textId="77777777" w:rsidR="007476D6" w:rsidRPr="00297A65" w:rsidRDefault="007476D6" w:rsidP="000406A0">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970,487</w:t>
            </w:r>
          </w:p>
        </w:tc>
      </w:tr>
      <w:tr w:rsidR="007476D6" w:rsidRPr="00297A65" w14:paraId="7D278579" w14:textId="77777777" w:rsidTr="000406A0">
        <w:trPr>
          <w:cantSplit/>
        </w:trPr>
        <w:tc>
          <w:tcPr>
            <w:tcW w:w="2700" w:type="dxa"/>
          </w:tcPr>
          <w:p w14:paraId="6134E24D" w14:textId="77777777" w:rsidR="007476D6" w:rsidRPr="00297A65" w:rsidRDefault="007476D6" w:rsidP="000406A0">
            <w:pPr>
              <w:spacing w:line="240" w:lineRule="atLeast"/>
              <w:ind w:left="-18" w:right="-270"/>
              <w:rPr>
                <w:rFonts w:ascii="CordiaUPC" w:hAnsi="CordiaUPC" w:cs="CordiaUPC"/>
                <w:b/>
                <w:bCs/>
                <w:sz w:val="24"/>
                <w:szCs w:val="24"/>
                <w:cs/>
                <w:lang w:val="th-TH" w:bidi="th-TH"/>
              </w:rPr>
            </w:pPr>
            <w:r w:rsidRPr="00297A65">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44DA84DB" w14:textId="77777777" w:rsidR="007476D6" w:rsidRPr="00297A65" w:rsidRDefault="007476D6" w:rsidP="000406A0">
            <w:pPr>
              <w:tabs>
                <w:tab w:val="decimal" w:pos="752"/>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(648,630)</w:t>
            </w:r>
          </w:p>
        </w:tc>
        <w:tc>
          <w:tcPr>
            <w:tcW w:w="268" w:type="dxa"/>
          </w:tcPr>
          <w:p w14:paraId="0E279A15"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204EC6E9" w14:textId="77777777" w:rsidR="007476D6" w:rsidRPr="00297A65" w:rsidRDefault="007476D6" w:rsidP="000406A0">
            <w:pPr>
              <w:tabs>
                <w:tab w:val="decimal" w:pos="616"/>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346,983</w:t>
            </w:r>
          </w:p>
        </w:tc>
        <w:tc>
          <w:tcPr>
            <w:tcW w:w="236" w:type="dxa"/>
          </w:tcPr>
          <w:p w14:paraId="0931A3BA"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5062CA32" w14:textId="77777777" w:rsidR="007476D6" w:rsidRPr="00297A65" w:rsidRDefault="007476D6" w:rsidP="000406A0">
            <w:pPr>
              <w:tabs>
                <w:tab w:val="decimal" w:pos="648"/>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127,602</w:t>
            </w:r>
          </w:p>
        </w:tc>
        <w:tc>
          <w:tcPr>
            <w:tcW w:w="284" w:type="dxa"/>
          </w:tcPr>
          <w:p w14:paraId="78F3BFC5"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1037" w:type="dxa"/>
            <w:tcBorders>
              <w:top w:val="single" w:sz="4" w:space="0" w:color="auto"/>
              <w:bottom w:val="double" w:sz="4" w:space="0" w:color="auto"/>
            </w:tcBorders>
          </w:tcPr>
          <w:p w14:paraId="3A10E014" w14:textId="77777777" w:rsidR="007476D6" w:rsidRPr="00297A65" w:rsidRDefault="007476D6" w:rsidP="000406A0">
            <w:pPr>
              <w:tabs>
                <w:tab w:val="decimal" w:pos="803"/>
              </w:tabs>
              <w:spacing w:line="240" w:lineRule="atLeast"/>
              <w:ind w:left="-130" w:right="-112"/>
              <w:rPr>
                <w:rFonts w:ascii="CordiaUPC" w:hAnsi="CordiaUPC" w:cs="CordiaUPC"/>
                <w:b/>
                <w:bCs/>
                <w:sz w:val="24"/>
                <w:szCs w:val="24"/>
                <w:lang w:val="en-US"/>
              </w:rPr>
            </w:pPr>
            <w:r>
              <w:rPr>
                <w:rFonts w:ascii="CordiaUPC" w:hAnsi="CordiaUPC" w:cs="CordiaUPC"/>
                <w:b/>
                <w:bCs/>
                <w:sz w:val="24"/>
                <w:szCs w:val="24"/>
                <w:lang w:val="en-US"/>
              </w:rPr>
              <w:t>203,821</w:t>
            </w:r>
          </w:p>
        </w:tc>
        <w:tc>
          <w:tcPr>
            <w:tcW w:w="284" w:type="dxa"/>
          </w:tcPr>
          <w:p w14:paraId="34712E51" w14:textId="77777777" w:rsidR="007476D6" w:rsidRPr="00297A65" w:rsidRDefault="007476D6" w:rsidP="000406A0">
            <w:pPr>
              <w:tabs>
                <w:tab w:val="decimal" w:pos="1002"/>
              </w:tabs>
              <w:spacing w:line="240" w:lineRule="atLeast"/>
              <w:ind w:left="-135" w:right="-18"/>
              <w:rPr>
                <w:rFonts w:ascii="CordiaUPC" w:hAnsi="CordiaUPC" w:cs="CordiaUPC"/>
                <w:b/>
                <w:bCs/>
                <w:sz w:val="24"/>
                <w:szCs w:val="24"/>
                <w:lang w:val="en-US"/>
              </w:rPr>
            </w:pPr>
          </w:p>
        </w:tc>
        <w:tc>
          <w:tcPr>
            <w:tcW w:w="975" w:type="dxa"/>
            <w:tcBorders>
              <w:top w:val="single" w:sz="4" w:space="0" w:color="auto"/>
              <w:bottom w:val="double" w:sz="4" w:space="0" w:color="auto"/>
            </w:tcBorders>
          </w:tcPr>
          <w:p w14:paraId="750AA51A" w14:textId="77777777" w:rsidR="007476D6" w:rsidRPr="00297A65" w:rsidRDefault="007476D6" w:rsidP="000406A0">
            <w:pPr>
              <w:tabs>
                <w:tab w:val="decimal" w:pos="70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196,485</w:t>
            </w:r>
          </w:p>
        </w:tc>
        <w:tc>
          <w:tcPr>
            <w:tcW w:w="236" w:type="dxa"/>
          </w:tcPr>
          <w:p w14:paraId="346CC1D2" w14:textId="77777777" w:rsidR="007476D6" w:rsidRPr="00297A65" w:rsidRDefault="007476D6" w:rsidP="000406A0">
            <w:pPr>
              <w:tabs>
                <w:tab w:val="decimal" w:pos="884"/>
              </w:tabs>
              <w:spacing w:line="240" w:lineRule="atLeast"/>
              <w:ind w:left="-130" w:right="-108"/>
              <w:rPr>
                <w:rFonts w:ascii="CordiaUPC" w:hAnsi="CordiaUPC" w:cs="CordiaUPC"/>
                <w:b/>
                <w:bCs/>
                <w:sz w:val="24"/>
                <w:szCs w:val="24"/>
                <w:lang w:val="en-US"/>
              </w:rPr>
            </w:pPr>
          </w:p>
        </w:tc>
        <w:tc>
          <w:tcPr>
            <w:tcW w:w="1024" w:type="dxa"/>
            <w:gridSpan w:val="2"/>
            <w:tcBorders>
              <w:top w:val="single" w:sz="4" w:space="0" w:color="auto"/>
              <w:bottom w:val="double" w:sz="4" w:space="0" w:color="auto"/>
            </w:tcBorders>
          </w:tcPr>
          <w:p w14:paraId="4B545401" w14:textId="77777777" w:rsidR="007476D6" w:rsidRPr="00297A65" w:rsidRDefault="007476D6" w:rsidP="000406A0">
            <w:pPr>
              <w:tabs>
                <w:tab w:val="decimal" w:pos="740"/>
              </w:tabs>
              <w:spacing w:line="240" w:lineRule="atLeast"/>
              <w:ind w:left="-130" w:right="-108"/>
              <w:rPr>
                <w:rFonts w:ascii="CordiaUPC" w:hAnsi="CordiaUPC" w:cs="CordiaUPC"/>
                <w:b/>
                <w:bCs/>
                <w:sz w:val="24"/>
                <w:szCs w:val="24"/>
                <w:lang w:val="en-US"/>
              </w:rPr>
            </w:pPr>
            <w:r>
              <w:rPr>
                <w:rFonts w:ascii="CordiaUPC" w:hAnsi="CordiaUPC" w:cs="CordiaUPC"/>
                <w:b/>
                <w:bCs/>
                <w:sz w:val="24"/>
                <w:szCs w:val="24"/>
                <w:lang w:val="en-US"/>
              </w:rPr>
              <w:t>226,261</w:t>
            </w:r>
          </w:p>
        </w:tc>
      </w:tr>
      <w:tr w:rsidR="007476D6" w:rsidRPr="00297A65" w14:paraId="26626D22" w14:textId="77777777" w:rsidTr="000406A0">
        <w:trPr>
          <w:cantSplit/>
          <w:trHeight w:val="165"/>
        </w:trPr>
        <w:tc>
          <w:tcPr>
            <w:tcW w:w="2700" w:type="dxa"/>
          </w:tcPr>
          <w:p w14:paraId="70386E5C" w14:textId="77777777" w:rsidR="007476D6" w:rsidRPr="00297A65" w:rsidRDefault="007476D6" w:rsidP="000406A0">
            <w:pPr>
              <w:spacing w:line="240" w:lineRule="atLeast"/>
              <w:ind w:left="-18" w:right="-270"/>
              <w:rPr>
                <w:rFonts w:ascii="CordiaUPC" w:hAnsi="CordiaUPC" w:cs="CordiaUPC"/>
                <w:sz w:val="24"/>
                <w:szCs w:val="24"/>
                <w:cs/>
                <w:lang w:val="th-TH" w:bidi="th-TH"/>
              </w:rPr>
            </w:pPr>
          </w:p>
        </w:tc>
        <w:tc>
          <w:tcPr>
            <w:tcW w:w="1001" w:type="dxa"/>
            <w:tcBorders>
              <w:top w:val="double" w:sz="4" w:space="0" w:color="auto"/>
            </w:tcBorders>
          </w:tcPr>
          <w:p w14:paraId="3FEEC5EB" w14:textId="77777777" w:rsidR="007476D6" w:rsidRPr="00297A65" w:rsidRDefault="007476D6" w:rsidP="000406A0">
            <w:pPr>
              <w:tabs>
                <w:tab w:val="decimal" w:pos="752"/>
              </w:tabs>
              <w:spacing w:line="260" w:lineRule="exact"/>
              <w:ind w:left="-130" w:right="-108"/>
              <w:rPr>
                <w:rFonts w:ascii="CordiaUPC" w:hAnsi="CordiaUPC" w:cs="CordiaUPC"/>
                <w:sz w:val="24"/>
                <w:szCs w:val="24"/>
              </w:rPr>
            </w:pPr>
          </w:p>
        </w:tc>
        <w:tc>
          <w:tcPr>
            <w:tcW w:w="268" w:type="dxa"/>
            <w:vAlign w:val="bottom"/>
          </w:tcPr>
          <w:p w14:paraId="462BA402"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66" w:type="dxa"/>
            <w:tcBorders>
              <w:top w:val="double" w:sz="4" w:space="0" w:color="auto"/>
            </w:tcBorders>
          </w:tcPr>
          <w:p w14:paraId="133FC030" w14:textId="77777777" w:rsidR="007476D6" w:rsidRPr="00297A65" w:rsidRDefault="007476D6" w:rsidP="000406A0">
            <w:pPr>
              <w:tabs>
                <w:tab w:val="decimal" w:pos="616"/>
              </w:tabs>
              <w:spacing w:line="260" w:lineRule="exact"/>
              <w:ind w:left="-130" w:right="-108"/>
              <w:rPr>
                <w:rFonts w:ascii="CordiaUPC" w:hAnsi="CordiaUPC" w:cs="CordiaUPC"/>
                <w:sz w:val="24"/>
                <w:szCs w:val="24"/>
              </w:rPr>
            </w:pPr>
          </w:p>
        </w:tc>
        <w:tc>
          <w:tcPr>
            <w:tcW w:w="236" w:type="dxa"/>
          </w:tcPr>
          <w:p w14:paraId="0FBCB4A7"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898" w:type="dxa"/>
            <w:tcBorders>
              <w:top w:val="double" w:sz="4" w:space="0" w:color="auto"/>
            </w:tcBorders>
          </w:tcPr>
          <w:p w14:paraId="556B1B85" w14:textId="77777777" w:rsidR="007476D6" w:rsidRPr="00297A65" w:rsidRDefault="007476D6" w:rsidP="000406A0">
            <w:pPr>
              <w:tabs>
                <w:tab w:val="decimal" w:pos="648"/>
              </w:tabs>
              <w:spacing w:line="260" w:lineRule="exact"/>
              <w:ind w:left="-130" w:right="-108"/>
              <w:rPr>
                <w:rFonts w:ascii="CordiaUPC" w:hAnsi="CordiaUPC" w:cs="CordiaUPC"/>
                <w:sz w:val="24"/>
                <w:szCs w:val="24"/>
              </w:rPr>
            </w:pPr>
          </w:p>
        </w:tc>
        <w:tc>
          <w:tcPr>
            <w:tcW w:w="284" w:type="dxa"/>
          </w:tcPr>
          <w:p w14:paraId="090BA7A5"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1037" w:type="dxa"/>
            <w:tcBorders>
              <w:top w:val="double" w:sz="4" w:space="0" w:color="auto"/>
            </w:tcBorders>
          </w:tcPr>
          <w:p w14:paraId="1F2B0EC1" w14:textId="77777777" w:rsidR="007476D6" w:rsidRPr="00297A65" w:rsidRDefault="007476D6" w:rsidP="000406A0">
            <w:pPr>
              <w:tabs>
                <w:tab w:val="decimal" w:pos="745"/>
              </w:tabs>
              <w:spacing w:line="260" w:lineRule="exact"/>
              <w:ind w:left="-130" w:right="-108"/>
              <w:rPr>
                <w:rFonts w:ascii="CordiaUPC" w:hAnsi="CordiaUPC" w:cs="CordiaUPC"/>
                <w:sz w:val="24"/>
                <w:szCs w:val="24"/>
              </w:rPr>
            </w:pPr>
          </w:p>
        </w:tc>
        <w:tc>
          <w:tcPr>
            <w:tcW w:w="284" w:type="dxa"/>
          </w:tcPr>
          <w:p w14:paraId="51E1C33A" w14:textId="77777777" w:rsidR="007476D6" w:rsidRPr="00297A65" w:rsidRDefault="007476D6" w:rsidP="000406A0">
            <w:pPr>
              <w:tabs>
                <w:tab w:val="decimal" w:pos="1032"/>
              </w:tabs>
              <w:spacing w:line="240" w:lineRule="atLeast"/>
              <w:ind w:left="-18" w:right="-270"/>
              <w:jc w:val="center"/>
              <w:rPr>
                <w:rFonts w:ascii="CordiaUPC" w:hAnsi="CordiaUPC" w:cs="CordiaUPC"/>
                <w:sz w:val="24"/>
                <w:szCs w:val="24"/>
                <w:lang w:val="th-TH" w:bidi="th-TH"/>
              </w:rPr>
            </w:pPr>
          </w:p>
        </w:tc>
        <w:tc>
          <w:tcPr>
            <w:tcW w:w="975" w:type="dxa"/>
            <w:tcBorders>
              <w:top w:val="double" w:sz="4" w:space="0" w:color="auto"/>
            </w:tcBorders>
          </w:tcPr>
          <w:p w14:paraId="5D0B5BFD"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236" w:type="dxa"/>
          </w:tcPr>
          <w:p w14:paraId="17D4E389"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c>
          <w:tcPr>
            <w:tcW w:w="1024" w:type="dxa"/>
            <w:gridSpan w:val="2"/>
            <w:tcBorders>
              <w:top w:val="double" w:sz="4" w:space="0" w:color="auto"/>
            </w:tcBorders>
          </w:tcPr>
          <w:p w14:paraId="5D29C474" w14:textId="77777777" w:rsidR="007476D6" w:rsidRPr="00297A65" w:rsidRDefault="007476D6" w:rsidP="000406A0">
            <w:pPr>
              <w:tabs>
                <w:tab w:val="decimal" w:pos="884"/>
              </w:tabs>
              <w:spacing w:line="260" w:lineRule="exact"/>
              <w:ind w:left="-130" w:right="-108"/>
              <w:rPr>
                <w:rFonts w:ascii="CordiaUPC" w:hAnsi="CordiaUPC" w:cs="CordiaUPC"/>
                <w:sz w:val="24"/>
                <w:szCs w:val="24"/>
              </w:rPr>
            </w:pPr>
          </w:p>
        </w:tc>
      </w:tr>
    </w:tbl>
    <w:p w14:paraId="7B990059"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(1)</w:t>
      </w:r>
      <w:r w:rsidRPr="00297A65">
        <w:rPr>
          <w:rFonts w:ascii="CordiaUPC" w:hAnsi="CordiaUPC" w:cs="CordiaUPC" w:hint="cs"/>
          <w:color w:val="000000"/>
          <w:sz w:val="24"/>
          <w:szCs w:val="24"/>
          <w:lang w:val="en-US" w:bidi="th-TH"/>
        </w:rPr>
        <w:t xml:space="preserve"> Including transactions with 1-day term.</w:t>
      </w:r>
    </w:p>
    <w:p w14:paraId="37AF4A79"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(2)</w:t>
      </w:r>
      <w:r w:rsidRPr="00297A65">
        <w:rPr>
          <w:rFonts w:ascii="CordiaUPC" w:hAnsi="CordiaUPC" w:cs="CordiaUPC" w:hint="cs"/>
          <w:color w:val="000000"/>
          <w:sz w:val="24"/>
          <w:szCs w:val="24"/>
          <w:lang w:val="en-US" w:bidi="th-TH"/>
        </w:rPr>
        <w:t xml:space="preserve"> Investment in equity securities.</w:t>
      </w:r>
    </w:p>
    <w:p w14:paraId="5AC8CC69" w14:textId="77777777" w:rsidR="007476D6" w:rsidRPr="00297A65" w:rsidRDefault="007476D6" w:rsidP="007476D6">
      <w:pPr>
        <w:autoSpaceDE w:val="0"/>
        <w:autoSpaceDN w:val="0"/>
        <w:adjustRightInd w:val="0"/>
        <w:spacing w:line="240" w:lineRule="exact"/>
        <w:ind w:left="360"/>
        <w:jc w:val="thaiDistribute"/>
        <w:rPr>
          <w:rFonts w:ascii="CordiaUPC" w:hAnsi="CordiaUPC" w:cs="CordiaUPC"/>
          <w:color w:val="000000"/>
          <w:sz w:val="24"/>
          <w:szCs w:val="24"/>
          <w:lang w:val="en-US" w:bidi="th-TH"/>
        </w:rPr>
      </w:pPr>
      <w:r w:rsidRPr="00297A65">
        <w:rPr>
          <w:rFonts w:ascii="CordiaUPC" w:hAnsi="CordiaUPC" w:cs="CordiaUPC" w:hint="cs"/>
          <w:color w:val="000000"/>
          <w:sz w:val="24"/>
          <w:szCs w:val="24"/>
          <w:vertAlign w:val="superscript"/>
          <w:lang w:val="en-US" w:bidi="th-TH"/>
        </w:rPr>
        <w:t xml:space="preserve">(3) </w:t>
      </w:r>
      <w:r w:rsidRPr="00297A65">
        <w:rPr>
          <w:rFonts w:ascii="CordiaUPC" w:hAnsi="CordiaUPC" w:cs="CordiaUPC" w:hint="cs"/>
          <w:color w:val="000000"/>
          <w:sz w:val="24"/>
          <w:szCs w:val="24"/>
          <w:lang w:val="en-US" w:bidi="th-TH"/>
        </w:rPr>
        <w:t>Non-performing loans.</w:t>
      </w:r>
    </w:p>
    <w:p w14:paraId="3C6588F9" w14:textId="1E448A95" w:rsidR="007D056D" w:rsidRPr="00297A65" w:rsidRDefault="007D056D">
      <w:pPr>
        <w:spacing w:line="240" w:lineRule="auto"/>
        <w:rPr>
          <w:rFonts w:ascii="CordiaUPC" w:hAnsi="CordiaUPC" w:cs="CordiaUPC"/>
          <w:color w:val="000000"/>
          <w:sz w:val="24"/>
          <w:szCs w:val="24"/>
          <w:lang w:val="en-US" w:bidi="th-TH"/>
        </w:rPr>
      </w:pPr>
    </w:p>
    <w:p w14:paraId="02408BBE" w14:textId="77777777" w:rsidR="00C675F3" w:rsidRPr="005C619D" w:rsidRDefault="00C675F3" w:rsidP="00C675F3">
      <w:pPr>
        <w:autoSpaceDE w:val="0"/>
        <w:autoSpaceDN w:val="0"/>
        <w:adjustRightInd w:val="0"/>
        <w:spacing w:line="240" w:lineRule="auto"/>
        <w:ind w:left="518"/>
        <w:jc w:val="thaiDistribute"/>
        <w:rPr>
          <w:rFonts w:cs="Times New Roman"/>
          <w:sz w:val="2"/>
          <w:szCs w:val="2"/>
          <w:cs/>
          <w:lang w:bidi="th-TH"/>
        </w:rPr>
      </w:pPr>
    </w:p>
    <w:p w14:paraId="013DA44F" w14:textId="77777777" w:rsidR="00C675F3" w:rsidRPr="005C619D" w:rsidRDefault="00C675F3" w:rsidP="00C675F3">
      <w:pPr>
        <w:spacing w:line="240" w:lineRule="auto"/>
        <w:rPr>
          <w:rFonts w:cs="Times New Roman"/>
          <w:sz w:val="2"/>
          <w:szCs w:val="2"/>
        </w:rPr>
      </w:pPr>
    </w:p>
    <w:p w14:paraId="364857CC" w14:textId="77777777" w:rsidR="001426E4" w:rsidRDefault="001426E4">
      <w:pPr>
        <w:spacing w:line="240" w:lineRule="auto"/>
        <w:rPr>
          <w:rFonts w:cs="Times New Roman"/>
          <w:b/>
          <w:iCs/>
          <w:szCs w:val="22"/>
        </w:rPr>
      </w:pPr>
      <w:r>
        <w:rPr>
          <w:rFonts w:cs="Times New Roman"/>
          <w:i/>
          <w:iCs/>
          <w:szCs w:val="22"/>
        </w:rPr>
        <w:br w:type="page"/>
      </w:r>
    </w:p>
    <w:p w14:paraId="34D52B97" w14:textId="3E4F83C5" w:rsidR="00D21EB7" w:rsidRPr="000F2676" w:rsidRDefault="006D5A4B" w:rsidP="00297A65">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t>6</w:t>
      </w:r>
      <w:r w:rsidR="008B41F9" w:rsidRPr="000F2676">
        <w:rPr>
          <w:rFonts w:ascii="CordiaUPC" w:hAnsi="CordiaUPC" w:cs="CordiaUPC" w:hint="cs"/>
          <w:i w:val="0"/>
          <w:iCs/>
          <w:sz w:val="28"/>
          <w:szCs w:val="28"/>
        </w:rPr>
        <w:tab/>
      </w:r>
      <w:r w:rsidR="00D21EB7" w:rsidRPr="000F2676">
        <w:rPr>
          <w:rFonts w:ascii="CordiaUPC" w:hAnsi="CordiaUPC" w:cs="CordiaUPC" w:hint="cs"/>
          <w:i w:val="0"/>
          <w:iCs/>
          <w:sz w:val="28"/>
          <w:szCs w:val="28"/>
        </w:rPr>
        <w:t xml:space="preserve">Fair value of </w:t>
      </w:r>
      <w:r w:rsidR="00462712" w:rsidRPr="000F2676">
        <w:rPr>
          <w:rFonts w:ascii="CordiaUPC" w:hAnsi="CordiaUPC" w:cs="CordiaUPC" w:hint="cs"/>
          <w:i w:val="0"/>
          <w:iCs/>
          <w:sz w:val="28"/>
          <w:szCs w:val="28"/>
        </w:rPr>
        <w:t xml:space="preserve">financial </w:t>
      </w:r>
      <w:r w:rsidR="005E0054" w:rsidRPr="000F2676">
        <w:rPr>
          <w:rFonts w:ascii="CordiaUPC" w:hAnsi="CordiaUPC" w:cs="CordiaUPC" w:hint="cs"/>
          <w:i w:val="0"/>
          <w:iCs/>
          <w:sz w:val="28"/>
          <w:szCs w:val="28"/>
        </w:rPr>
        <w:t xml:space="preserve">assets and </w:t>
      </w:r>
      <w:r w:rsidR="00462712" w:rsidRPr="000F2676">
        <w:rPr>
          <w:rFonts w:ascii="CordiaUPC" w:hAnsi="CordiaUPC" w:cs="CordiaUPC" w:hint="cs"/>
          <w:i w:val="0"/>
          <w:iCs/>
          <w:sz w:val="28"/>
          <w:szCs w:val="28"/>
        </w:rPr>
        <w:t xml:space="preserve">financial </w:t>
      </w:r>
      <w:r w:rsidR="005E0054" w:rsidRPr="000F2676">
        <w:rPr>
          <w:rFonts w:ascii="CordiaUPC" w:hAnsi="CordiaUPC" w:cs="CordiaUPC" w:hint="cs"/>
          <w:i w:val="0"/>
          <w:iCs/>
          <w:sz w:val="28"/>
          <w:szCs w:val="28"/>
        </w:rPr>
        <w:t>liabilities</w:t>
      </w:r>
    </w:p>
    <w:p w14:paraId="70F615DD" w14:textId="77777777" w:rsidR="00D10BCF" w:rsidRPr="00297A65" w:rsidRDefault="00D10BCF" w:rsidP="00297A65">
      <w:pPr>
        <w:pStyle w:val="BodyText"/>
        <w:spacing w:after="0" w:line="240" w:lineRule="exact"/>
        <w:ind w:left="520"/>
        <w:jc w:val="both"/>
        <w:rPr>
          <w:rFonts w:ascii="CordiaUPC" w:hAnsi="CordiaUPC" w:cs="CordiaUPC"/>
          <w:sz w:val="26"/>
          <w:szCs w:val="26"/>
          <w:lang w:val="en-GB"/>
        </w:rPr>
      </w:pPr>
    </w:p>
    <w:p w14:paraId="32F14715" w14:textId="5878F6C2" w:rsidR="00EE41A9" w:rsidRPr="00297A65" w:rsidRDefault="00EE41A9" w:rsidP="00297A65">
      <w:pPr>
        <w:suppressAutoHyphens/>
        <w:spacing w:line="240" w:lineRule="exact"/>
        <w:ind w:left="540"/>
        <w:jc w:val="thaiDistribute"/>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The following table shows the carrying amounts and fair values of financial assets and financial</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liabilities, including their levels in the fair value hierarchy for the financial instruments measured at fair value</w:t>
      </w:r>
      <w:r w:rsidR="00FA7352" w:rsidRPr="00297A65">
        <w:rPr>
          <w:rFonts w:ascii="CordiaUPC" w:eastAsia="Times New Roman" w:hAnsi="CordiaUPC" w:cs="CordiaUPC" w:hint="cs"/>
          <w:sz w:val="26"/>
          <w:szCs w:val="26"/>
          <w:lang w:eastAsia="zh-CN"/>
        </w:rPr>
        <w:t xml:space="preserve"> as at </w:t>
      </w:r>
      <w:r w:rsidR="002161DF">
        <w:rPr>
          <w:rFonts w:ascii="CordiaUPC" w:eastAsia="Times New Roman" w:hAnsi="CordiaUPC" w:cs="CordiaUPC"/>
          <w:sz w:val="26"/>
          <w:szCs w:val="26"/>
          <w:lang w:eastAsia="zh-CN"/>
        </w:rPr>
        <w:t xml:space="preserve">30 June 2021 and </w:t>
      </w:r>
      <w:r w:rsidR="00AE0529" w:rsidRPr="00297A65">
        <w:rPr>
          <w:rFonts w:ascii="CordiaUPC" w:hAnsi="CordiaUPC" w:cs="CordiaUPC" w:hint="cs"/>
          <w:color w:val="000000"/>
          <w:sz w:val="26"/>
          <w:szCs w:val="26"/>
          <w:lang w:val="en-US" w:bidi="th-TH"/>
        </w:rPr>
        <w:t xml:space="preserve">31 December </w:t>
      </w:r>
      <w:r w:rsidR="00FA7352" w:rsidRPr="00297A65">
        <w:rPr>
          <w:rFonts w:ascii="CordiaUPC" w:eastAsia="Times New Roman" w:hAnsi="CordiaUPC" w:cs="CordiaUPC" w:hint="cs"/>
          <w:sz w:val="26"/>
          <w:szCs w:val="26"/>
          <w:lang w:eastAsia="zh-CN"/>
        </w:rPr>
        <w:t>2020</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It does not include fair value information for financial assets and financial liabilities not</w:t>
      </w:r>
      <w:r w:rsidRPr="00297A65">
        <w:rPr>
          <w:rFonts w:ascii="CordiaUPC" w:eastAsia="Times New Roman" w:hAnsi="CordiaUPC" w:cs="CordiaUPC" w:hint="cs"/>
          <w:sz w:val="26"/>
          <w:szCs w:val="26"/>
          <w:cs/>
          <w:lang w:eastAsia="zh-CN"/>
        </w:rPr>
        <w:t xml:space="preserve"> </w:t>
      </w:r>
      <w:r w:rsidRPr="00297A65">
        <w:rPr>
          <w:rFonts w:ascii="CordiaUPC" w:eastAsia="Times New Roman" w:hAnsi="CordiaUPC" w:cs="CordiaUPC" w:hint="cs"/>
          <w:sz w:val="26"/>
          <w:szCs w:val="26"/>
          <w:lang w:eastAsia="zh-CN"/>
        </w:rPr>
        <w:t>measured at fair value if the carrying amount is a reasonable approximation of fair value</w:t>
      </w:r>
      <w:r w:rsidRPr="00297A65">
        <w:rPr>
          <w:rFonts w:ascii="CordiaUPC" w:eastAsia="Times New Roman" w:hAnsi="CordiaUPC" w:cs="CordiaUPC" w:hint="cs"/>
          <w:sz w:val="26"/>
          <w:szCs w:val="26"/>
          <w:cs/>
          <w:lang w:eastAsia="zh-CN"/>
        </w:rPr>
        <w:t>.</w:t>
      </w:r>
    </w:p>
    <w:p w14:paraId="6D40C90B" w14:textId="77777777" w:rsidR="00EE41A9" w:rsidRPr="00297A65" w:rsidRDefault="00EE41A9" w:rsidP="00297A65">
      <w:pPr>
        <w:suppressAutoHyphens/>
        <w:spacing w:line="240" w:lineRule="exac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EE41A9" w:rsidRPr="00297A65" w14:paraId="58DFDBF6" w14:textId="77777777" w:rsidTr="00D86D53">
        <w:trPr>
          <w:trHeight w:val="256"/>
          <w:tblHeader/>
        </w:trPr>
        <w:tc>
          <w:tcPr>
            <w:tcW w:w="3420" w:type="dxa"/>
          </w:tcPr>
          <w:p w14:paraId="696D91B8" w14:textId="77777777" w:rsidR="00EE41A9" w:rsidRPr="00297A65" w:rsidRDefault="00EE41A9" w:rsidP="00297A65">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2B7C413F" w14:textId="77777777" w:rsidR="00EE41A9" w:rsidRPr="00297A65" w:rsidRDefault="00EE41A9" w:rsidP="00297A6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Consolidated</w:t>
            </w:r>
          </w:p>
        </w:tc>
      </w:tr>
      <w:tr w:rsidR="00EE41A9" w:rsidRPr="00297A65" w14:paraId="66870BE3" w14:textId="77777777" w:rsidTr="00D86D53">
        <w:trPr>
          <w:trHeight w:val="256"/>
          <w:tblHeader/>
        </w:trPr>
        <w:tc>
          <w:tcPr>
            <w:tcW w:w="3420" w:type="dxa"/>
          </w:tcPr>
          <w:p w14:paraId="1F06508C" w14:textId="77777777" w:rsidR="00EE41A9" w:rsidRPr="00297A65" w:rsidRDefault="00EE41A9" w:rsidP="00297A65">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04CDF14" w14:textId="77777777" w:rsidR="00EE41A9" w:rsidRPr="00297A65" w:rsidRDefault="00EE41A9" w:rsidP="00C6198F">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0" w:type="dxa"/>
          </w:tcPr>
          <w:p w14:paraId="3016E266" w14:textId="77777777" w:rsidR="00EE41A9" w:rsidRPr="00297A65" w:rsidRDefault="00EE41A9" w:rsidP="00297A6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78F83E9D" w14:textId="77777777" w:rsidR="00EE41A9" w:rsidRPr="00297A65" w:rsidRDefault="00EE41A9" w:rsidP="00297A6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EE41A9" w:rsidRPr="00297A65" w14:paraId="08337556" w14:textId="77777777" w:rsidTr="00D86D53">
        <w:trPr>
          <w:trHeight w:val="200"/>
          <w:tblHeader/>
        </w:trPr>
        <w:tc>
          <w:tcPr>
            <w:tcW w:w="3420" w:type="dxa"/>
          </w:tcPr>
          <w:p w14:paraId="65DFF13C" w14:textId="77777777" w:rsidR="00EE41A9" w:rsidRPr="00297A65" w:rsidRDefault="00EE41A9" w:rsidP="00297A65">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B36689B" w14:textId="77777777" w:rsidR="00EE41A9" w:rsidRPr="00297A65" w:rsidRDefault="00EE41A9" w:rsidP="00C6198F">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0" w:type="dxa"/>
          </w:tcPr>
          <w:p w14:paraId="5157EC08" w14:textId="77777777" w:rsidR="00EE41A9" w:rsidRPr="00297A65" w:rsidRDefault="00EE41A9" w:rsidP="00297A65">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506D40F" w14:textId="77777777" w:rsidR="00EE41A9" w:rsidRPr="00297A65" w:rsidRDefault="00EE41A9" w:rsidP="00297A65">
            <w:pPr>
              <w:tabs>
                <w:tab w:val="decimal" w:pos="615"/>
              </w:tabs>
              <w:suppressAutoHyphens/>
              <w:spacing w:line="240" w:lineRule="exact"/>
              <w:ind w:left="-14"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0" w:type="dxa"/>
          </w:tcPr>
          <w:p w14:paraId="62022587"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0766A355"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2</w:t>
            </w:r>
          </w:p>
        </w:tc>
        <w:tc>
          <w:tcPr>
            <w:tcW w:w="270" w:type="dxa"/>
          </w:tcPr>
          <w:p w14:paraId="0794ADF4"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6DE21459"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3</w:t>
            </w:r>
          </w:p>
        </w:tc>
        <w:tc>
          <w:tcPr>
            <w:tcW w:w="270" w:type="dxa"/>
          </w:tcPr>
          <w:p w14:paraId="153388B4"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75102A4B" w14:textId="77777777" w:rsidR="00EE41A9" w:rsidRPr="00297A65" w:rsidRDefault="00EE41A9" w:rsidP="00297A65">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Total</w:t>
            </w:r>
          </w:p>
        </w:tc>
      </w:tr>
      <w:tr w:rsidR="00EE41A9" w:rsidRPr="00297A65" w14:paraId="6D4B4578" w14:textId="77777777" w:rsidTr="00D86D53">
        <w:trPr>
          <w:trHeight w:val="256"/>
          <w:tblHeader/>
        </w:trPr>
        <w:tc>
          <w:tcPr>
            <w:tcW w:w="3420" w:type="dxa"/>
          </w:tcPr>
          <w:p w14:paraId="392921E9" w14:textId="77777777" w:rsidR="00EE41A9" w:rsidRPr="00297A65" w:rsidRDefault="00EE41A9" w:rsidP="00297A65">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7A06ADED" w14:textId="77777777" w:rsidR="00EE41A9" w:rsidRPr="00297A65" w:rsidRDefault="00EE41A9" w:rsidP="00297A65">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EE41A9" w:rsidRPr="00297A65" w14:paraId="0E426BCB" w14:textId="77777777" w:rsidTr="00D86D53">
        <w:trPr>
          <w:trHeight w:val="256"/>
        </w:trPr>
        <w:tc>
          <w:tcPr>
            <w:tcW w:w="3420" w:type="dxa"/>
            <w:hideMark/>
          </w:tcPr>
          <w:p w14:paraId="7BB50DD7" w14:textId="22CECB91" w:rsidR="00EE41A9" w:rsidRPr="00297A65" w:rsidRDefault="00EE41A9" w:rsidP="00297A65">
            <w:pPr>
              <w:suppressAutoHyphens/>
              <w:spacing w:line="240" w:lineRule="exact"/>
              <w:ind w:left="164" w:right="-90" w:hanging="164"/>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00C91C83" w:rsidRPr="00C91C83">
              <w:rPr>
                <w:rFonts w:ascii="CordiaUPC" w:hAnsi="CordiaUPC" w:cs="CordiaUPC" w:hint="cs"/>
                <w:b/>
                <w:bCs/>
                <w:i/>
                <w:iCs/>
                <w:color w:val="000000"/>
                <w:sz w:val="26"/>
                <w:szCs w:val="26"/>
                <w:lang w:val="en-US" w:bidi="th-TH"/>
              </w:rPr>
              <w:t>30 June 202</w:t>
            </w:r>
            <w:r w:rsidR="00C91C83" w:rsidRPr="00C91C83">
              <w:rPr>
                <w:rFonts w:ascii="CordiaUPC" w:hAnsi="CordiaUPC" w:cs="CordiaUPC"/>
                <w:b/>
                <w:bCs/>
                <w:i/>
                <w:iCs/>
                <w:color w:val="000000"/>
                <w:sz w:val="26"/>
                <w:szCs w:val="26"/>
                <w:lang w:val="en-US" w:bidi="th-TH"/>
              </w:rPr>
              <w:t>1</w:t>
            </w:r>
          </w:p>
        </w:tc>
        <w:tc>
          <w:tcPr>
            <w:tcW w:w="1080" w:type="dxa"/>
          </w:tcPr>
          <w:p w14:paraId="6BE0FE0B"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317EDF76"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B4F8842"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52B365F"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45D1D804"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E58F4CF"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5B47D7E"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83F31E1"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B6935D0"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E41A9" w:rsidRPr="00297A65" w14:paraId="65B7DFC9" w14:textId="77777777" w:rsidTr="00DE6C56">
        <w:trPr>
          <w:trHeight w:val="256"/>
        </w:trPr>
        <w:tc>
          <w:tcPr>
            <w:tcW w:w="3420" w:type="dxa"/>
            <w:hideMark/>
          </w:tcPr>
          <w:p w14:paraId="252E0EB5" w14:textId="77777777" w:rsidR="00EE41A9" w:rsidRPr="00297A65" w:rsidRDefault="00EE41A9" w:rsidP="00297A65">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80" w:type="dxa"/>
          </w:tcPr>
          <w:p w14:paraId="72F705ED"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9AB3C94"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93FA767"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A05BF48"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9881514" w14:textId="77777777" w:rsidR="00EE41A9" w:rsidRPr="00297A65" w:rsidRDefault="00EE41A9" w:rsidP="00297A65">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49D9DFE"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DC311AF"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F8A3C85"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5407AE8" w14:textId="77777777" w:rsidR="00EE41A9" w:rsidRPr="00297A65" w:rsidRDefault="00EE41A9" w:rsidP="00297A65">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1C784B" w:rsidRPr="005B5DC1" w14:paraId="15C125AB" w14:textId="77777777" w:rsidTr="00CD7005">
        <w:trPr>
          <w:trHeight w:val="256"/>
        </w:trPr>
        <w:tc>
          <w:tcPr>
            <w:tcW w:w="3420" w:type="dxa"/>
            <w:hideMark/>
          </w:tcPr>
          <w:p w14:paraId="5A110320" w14:textId="77777777"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80" w:type="dxa"/>
            <w:tcBorders>
              <w:top w:val="nil"/>
              <w:left w:val="nil"/>
              <w:right w:val="nil"/>
            </w:tcBorders>
            <w:vAlign w:val="bottom"/>
          </w:tcPr>
          <w:p w14:paraId="59B1CC0C" w14:textId="44753295" w:rsidR="001C784B" w:rsidRPr="005D5A18" w:rsidRDefault="001C784B" w:rsidP="005D5A18">
            <w:pPr>
              <w:tabs>
                <w:tab w:val="decimal" w:pos="886"/>
              </w:tabs>
              <w:suppressAutoHyphens/>
              <w:spacing w:line="240" w:lineRule="exact"/>
              <w:ind w:left="-14" w:right="-86"/>
              <w:rPr>
                <w:rFonts w:ascii="CordiaUPC" w:hAnsi="CordiaUPC" w:cs="CordiaUPC"/>
                <w:b/>
                <w:bCs/>
                <w:sz w:val="26"/>
                <w:szCs w:val="26"/>
                <w:lang w:val="en-US"/>
              </w:rPr>
            </w:pPr>
            <w:r>
              <w:rPr>
                <w:rFonts w:ascii="CordiaUPC" w:hAnsi="CordiaUPC" w:cs="CordiaUPC"/>
                <w:b/>
                <w:bCs/>
                <w:sz w:val="26"/>
                <w:szCs w:val="26"/>
                <w:lang w:val="en-US"/>
              </w:rPr>
              <w:t>6,533</w:t>
            </w:r>
          </w:p>
        </w:tc>
        <w:tc>
          <w:tcPr>
            <w:tcW w:w="270" w:type="dxa"/>
            <w:vAlign w:val="bottom"/>
          </w:tcPr>
          <w:p w14:paraId="14EDD801"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vAlign w:val="bottom"/>
          </w:tcPr>
          <w:p w14:paraId="03846A92" w14:textId="5F226108"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09F90C1A"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vAlign w:val="bottom"/>
          </w:tcPr>
          <w:p w14:paraId="3252099A" w14:textId="44F1671E"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6,154</w:t>
            </w:r>
          </w:p>
        </w:tc>
        <w:tc>
          <w:tcPr>
            <w:tcW w:w="270" w:type="dxa"/>
            <w:vAlign w:val="bottom"/>
          </w:tcPr>
          <w:p w14:paraId="10472FB7"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vAlign w:val="bottom"/>
          </w:tcPr>
          <w:p w14:paraId="15FE3FFF" w14:textId="7C0DC35C"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379</w:t>
            </w:r>
          </w:p>
        </w:tc>
        <w:tc>
          <w:tcPr>
            <w:tcW w:w="270" w:type="dxa"/>
            <w:vAlign w:val="bottom"/>
          </w:tcPr>
          <w:p w14:paraId="55E9DC2C"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vAlign w:val="bottom"/>
          </w:tcPr>
          <w:p w14:paraId="07B06937" w14:textId="370C9BFB" w:rsidR="001C784B" w:rsidRPr="005B5DC1" w:rsidRDefault="001C784B" w:rsidP="001C784B">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6,533</w:t>
            </w:r>
          </w:p>
        </w:tc>
      </w:tr>
      <w:tr w:rsidR="001C784B" w:rsidRPr="00297A65" w14:paraId="11C25998" w14:textId="77777777" w:rsidTr="00CD7005">
        <w:trPr>
          <w:trHeight w:val="256"/>
        </w:trPr>
        <w:tc>
          <w:tcPr>
            <w:tcW w:w="3420" w:type="dxa"/>
            <w:hideMark/>
          </w:tcPr>
          <w:p w14:paraId="2DCEDDED" w14:textId="77777777"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80" w:type="dxa"/>
            <w:tcBorders>
              <w:left w:val="nil"/>
              <w:bottom w:val="nil"/>
              <w:right w:val="nil"/>
            </w:tcBorders>
            <w:vAlign w:val="bottom"/>
          </w:tcPr>
          <w:p w14:paraId="7424878A"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3870AD0C"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vAlign w:val="bottom"/>
          </w:tcPr>
          <w:p w14:paraId="55AB7F33"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2F3B9933"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left w:val="nil"/>
              <w:bottom w:val="nil"/>
              <w:right w:val="nil"/>
            </w:tcBorders>
            <w:vAlign w:val="bottom"/>
          </w:tcPr>
          <w:p w14:paraId="1C7112EB"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38EF8F99"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vAlign w:val="bottom"/>
          </w:tcPr>
          <w:p w14:paraId="5964AC55"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06342B39"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left w:val="nil"/>
              <w:bottom w:val="nil"/>
              <w:right w:val="nil"/>
            </w:tcBorders>
            <w:vAlign w:val="bottom"/>
          </w:tcPr>
          <w:p w14:paraId="1A6AE43B" w14:textId="77777777" w:rsidR="001C784B" w:rsidRPr="00297A65" w:rsidRDefault="001C784B" w:rsidP="001C784B">
            <w:pPr>
              <w:suppressAutoHyphens/>
              <w:spacing w:line="240" w:lineRule="exact"/>
              <w:ind w:left="-14" w:right="-36"/>
              <w:rPr>
                <w:rFonts w:ascii="CordiaUPC" w:eastAsia="Times New Roman" w:hAnsi="CordiaUPC" w:cs="CordiaUPC"/>
                <w:b/>
                <w:bCs/>
                <w:sz w:val="26"/>
                <w:szCs w:val="26"/>
                <w:lang w:eastAsia="zh-CN"/>
              </w:rPr>
            </w:pPr>
          </w:p>
        </w:tc>
      </w:tr>
      <w:tr w:rsidR="001C784B" w:rsidRPr="005B5DC1" w14:paraId="6A3DF8A6" w14:textId="77777777" w:rsidTr="00CD7005">
        <w:trPr>
          <w:trHeight w:val="256"/>
        </w:trPr>
        <w:tc>
          <w:tcPr>
            <w:tcW w:w="3420" w:type="dxa"/>
            <w:hideMark/>
          </w:tcPr>
          <w:p w14:paraId="67F3CB7F" w14:textId="77777777" w:rsidR="001C784B" w:rsidRPr="00297A65" w:rsidRDefault="001C784B" w:rsidP="001C784B">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vAlign w:val="bottom"/>
          </w:tcPr>
          <w:p w14:paraId="0ED2B895" w14:textId="79C8B3E3"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7,171</w:t>
            </w:r>
          </w:p>
        </w:tc>
        <w:tc>
          <w:tcPr>
            <w:tcW w:w="270" w:type="dxa"/>
            <w:vAlign w:val="bottom"/>
          </w:tcPr>
          <w:p w14:paraId="44FFDFC1"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737CEB9" w14:textId="23AA0527"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302605B"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D375209" w14:textId="4C945C0B"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7,171</w:t>
            </w:r>
          </w:p>
        </w:tc>
        <w:tc>
          <w:tcPr>
            <w:tcW w:w="270" w:type="dxa"/>
            <w:vAlign w:val="bottom"/>
          </w:tcPr>
          <w:p w14:paraId="3E52E7FB"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D9A5151" w14:textId="729BF8A5"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742E4EB0"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F8DB3F8" w14:textId="649ECC4C" w:rsidR="001C784B" w:rsidRPr="005B5DC1" w:rsidRDefault="001C784B" w:rsidP="001C784B">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rPr>
              <w:t>7,171</w:t>
            </w:r>
          </w:p>
        </w:tc>
      </w:tr>
      <w:tr w:rsidR="001C784B" w:rsidRPr="005B5DC1" w14:paraId="60A773A2" w14:textId="77777777" w:rsidTr="00CD7005">
        <w:trPr>
          <w:trHeight w:val="256"/>
        </w:trPr>
        <w:tc>
          <w:tcPr>
            <w:tcW w:w="3420" w:type="dxa"/>
            <w:hideMark/>
          </w:tcPr>
          <w:p w14:paraId="6678E40D" w14:textId="77777777" w:rsidR="001C784B" w:rsidRPr="00297A65" w:rsidRDefault="001C784B" w:rsidP="001C784B">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vAlign w:val="bottom"/>
          </w:tcPr>
          <w:p w14:paraId="46D1A834" w14:textId="3B10714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3,300</w:t>
            </w:r>
          </w:p>
        </w:tc>
        <w:tc>
          <w:tcPr>
            <w:tcW w:w="270" w:type="dxa"/>
            <w:vAlign w:val="bottom"/>
          </w:tcPr>
          <w:p w14:paraId="742EB8CA"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F741EC9" w14:textId="00D67954"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4CDD32B"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72B03C5" w14:textId="3EF93866"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3,300</w:t>
            </w:r>
          </w:p>
        </w:tc>
        <w:tc>
          <w:tcPr>
            <w:tcW w:w="270" w:type="dxa"/>
            <w:vAlign w:val="bottom"/>
          </w:tcPr>
          <w:p w14:paraId="583C6CAA"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1219645" w14:textId="79F57353"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08E86BF"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6D41146" w14:textId="58562D63" w:rsidR="001C784B" w:rsidRPr="005B5DC1" w:rsidRDefault="001C784B" w:rsidP="001C784B">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rPr>
              <w:t>3,300</w:t>
            </w:r>
          </w:p>
        </w:tc>
      </w:tr>
      <w:tr w:rsidR="001C784B" w:rsidRPr="005B5DC1" w14:paraId="4502BB56" w14:textId="77777777" w:rsidTr="00CD7005">
        <w:trPr>
          <w:trHeight w:val="256"/>
        </w:trPr>
        <w:tc>
          <w:tcPr>
            <w:tcW w:w="3420" w:type="dxa"/>
            <w:hideMark/>
          </w:tcPr>
          <w:p w14:paraId="0242E34B" w14:textId="77777777"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vAlign w:val="bottom"/>
          </w:tcPr>
          <w:p w14:paraId="5B167728" w14:textId="7D182114"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10,471</w:t>
            </w:r>
          </w:p>
        </w:tc>
        <w:tc>
          <w:tcPr>
            <w:tcW w:w="270" w:type="dxa"/>
            <w:vAlign w:val="bottom"/>
          </w:tcPr>
          <w:p w14:paraId="07E61B3E"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1AFDE9C" w14:textId="21B9EE9C"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72FBCC47"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40D8B62E" w14:textId="75039156"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10,471</w:t>
            </w:r>
          </w:p>
        </w:tc>
        <w:tc>
          <w:tcPr>
            <w:tcW w:w="270" w:type="dxa"/>
            <w:vAlign w:val="bottom"/>
          </w:tcPr>
          <w:p w14:paraId="54D1DC40"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11FB5F6A" w14:textId="24EB9910"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73882904"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499A718B" w14:textId="7D5BC85C" w:rsidR="001C784B" w:rsidRPr="005B5DC1" w:rsidRDefault="001C784B" w:rsidP="001C784B">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10,471</w:t>
            </w:r>
          </w:p>
        </w:tc>
      </w:tr>
      <w:tr w:rsidR="001C784B" w:rsidRPr="00297A65" w14:paraId="10CB105B" w14:textId="77777777" w:rsidTr="00D86D53">
        <w:trPr>
          <w:trHeight w:val="256"/>
        </w:trPr>
        <w:tc>
          <w:tcPr>
            <w:tcW w:w="3420" w:type="dxa"/>
            <w:hideMark/>
          </w:tcPr>
          <w:p w14:paraId="14D9A3EB" w14:textId="77777777"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7C722165"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1781448"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36AED9E9"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CEA8B9F"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7CFB33A4"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4BF91589"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2DBC0575"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12A276E"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69377D34" w14:textId="77777777" w:rsidR="001C784B" w:rsidRPr="00297A65" w:rsidRDefault="001C784B" w:rsidP="001C784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1C784B" w:rsidRPr="00297A65" w14:paraId="65DC287C" w14:textId="77777777" w:rsidTr="00F05E14">
        <w:trPr>
          <w:trHeight w:val="269"/>
        </w:trPr>
        <w:tc>
          <w:tcPr>
            <w:tcW w:w="3420" w:type="dxa"/>
            <w:hideMark/>
          </w:tcPr>
          <w:p w14:paraId="62F5A208" w14:textId="77777777" w:rsidR="001C784B" w:rsidRPr="00297A65" w:rsidRDefault="001C784B" w:rsidP="001C784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80" w:type="dxa"/>
            <w:vAlign w:val="bottom"/>
          </w:tcPr>
          <w:p w14:paraId="04560A1E" w14:textId="4627CCE0"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161,923</w:t>
            </w:r>
          </w:p>
        </w:tc>
        <w:tc>
          <w:tcPr>
            <w:tcW w:w="270" w:type="dxa"/>
            <w:vAlign w:val="bottom"/>
          </w:tcPr>
          <w:p w14:paraId="73CEC204"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DF5F83B" w14:textId="7FEB9885"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4040D51D"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23C7FAC" w14:textId="0C471CC8"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160,663</w:t>
            </w:r>
          </w:p>
        </w:tc>
        <w:tc>
          <w:tcPr>
            <w:tcW w:w="270" w:type="dxa"/>
            <w:vAlign w:val="bottom"/>
          </w:tcPr>
          <w:p w14:paraId="35FA9D8F"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A7B5A01" w14:textId="1F27DEE1"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1,260</w:t>
            </w:r>
          </w:p>
        </w:tc>
        <w:tc>
          <w:tcPr>
            <w:tcW w:w="270" w:type="dxa"/>
            <w:vAlign w:val="bottom"/>
          </w:tcPr>
          <w:p w14:paraId="1938B726"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FD6FE07" w14:textId="579E1662" w:rsidR="001C784B" w:rsidRPr="005B5DC1" w:rsidRDefault="001C784B" w:rsidP="001C784B">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161,923</w:t>
            </w:r>
          </w:p>
        </w:tc>
      </w:tr>
      <w:tr w:rsidR="001C784B" w:rsidRPr="00297A65" w14:paraId="68C164D4" w14:textId="77777777" w:rsidTr="00F05E14">
        <w:trPr>
          <w:trHeight w:val="256"/>
        </w:trPr>
        <w:tc>
          <w:tcPr>
            <w:tcW w:w="3420" w:type="dxa"/>
            <w:hideMark/>
          </w:tcPr>
          <w:p w14:paraId="4A0A0400" w14:textId="77777777" w:rsidR="001C784B" w:rsidRPr="00297A65" w:rsidRDefault="001C784B" w:rsidP="001C784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80" w:type="dxa"/>
            <w:vAlign w:val="bottom"/>
          </w:tcPr>
          <w:p w14:paraId="7D483D80" w14:textId="66CD93BA"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907</w:t>
            </w:r>
          </w:p>
        </w:tc>
        <w:tc>
          <w:tcPr>
            <w:tcW w:w="270" w:type="dxa"/>
            <w:vAlign w:val="bottom"/>
          </w:tcPr>
          <w:p w14:paraId="576C5EF8"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3843984" w14:textId="77A93683"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228</w:t>
            </w:r>
          </w:p>
        </w:tc>
        <w:tc>
          <w:tcPr>
            <w:tcW w:w="270" w:type="dxa"/>
            <w:vAlign w:val="bottom"/>
          </w:tcPr>
          <w:p w14:paraId="329F6C99"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915F5F0" w14:textId="319D27AB"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4A88AF2F"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8B58459" w14:textId="75078A22"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679</w:t>
            </w:r>
          </w:p>
        </w:tc>
        <w:tc>
          <w:tcPr>
            <w:tcW w:w="270" w:type="dxa"/>
            <w:vAlign w:val="bottom"/>
          </w:tcPr>
          <w:p w14:paraId="66A34836"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1161F74" w14:textId="3D4B3157" w:rsidR="001C784B" w:rsidRPr="005B5DC1" w:rsidRDefault="001C784B" w:rsidP="001C784B">
            <w:pPr>
              <w:tabs>
                <w:tab w:val="decimal" w:pos="750"/>
              </w:tabs>
              <w:suppressAutoHyphens/>
              <w:spacing w:line="240" w:lineRule="exact"/>
              <w:ind w:right="-36"/>
              <w:rPr>
                <w:rFonts w:ascii="CordiaUPC" w:hAnsi="CordiaUPC" w:cs="CordiaUPC"/>
                <w:sz w:val="26"/>
                <w:szCs w:val="26"/>
              </w:rPr>
            </w:pPr>
            <w:r>
              <w:rPr>
                <w:rFonts w:ascii="CordiaUPC" w:hAnsi="CordiaUPC" w:cs="CordiaUPC"/>
                <w:color w:val="000000"/>
                <w:sz w:val="26"/>
                <w:szCs w:val="26"/>
              </w:rPr>
              <w:t>907</w:t>
            </w:r>
          </w:p>
        </w:tc>
      </w:tr>
      <w:tr w:rsidR="001C784B" w:rsidRPr="00297A65" w14:paraId="10926329" w14:textId="77777777" w:rsidTr="009739AE">
        <w:trPr>
          <w:trHeight w:val="145"/>
        </w:trPr>
        <w:tc>
          <w:tcPr>
            <w:tcW w:w="3420" w:type="dxa"/>
            <w:hideMark/>
          </w:tcPr>
          <w:p w14:paraId="5E4601FD" w14:textId="77777777"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3EC7331B" w14:textId="08B09B2B"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162,830</w:t>
            </w:r>
          </w:p>
        </w:tc>
        <w:tc>
          <w:tcPr>
            <w:tcW w:w="270" w:type="dxa"/>
            <w:vAlign w:val="bottom"/>
          </w:tcPr>
          <w:p w14:paraId="7B0077BC"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5BFE5AD6" w14:textId="7A3D7BD0"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228</w:t>
            </w:r>
          </w:p>
        </w:tc>
        <w:tc>
          <w:tcPr>
            <w:tcW w:w="270" w:type="dxa"/>
            <w:vAlign w:val="bottom"/>
          </w:tcPr>
          <w:p w14:paraId="47EFA12D"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4F072898" w14:textId="23C3C76F"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160,663</w:t>
            </w:r>
          </w:p>
        </w:tc>
        <w:tc>
          <w:tcPr>
            <w:tcW w:w="270" w:type="dxa"/>
            <w:vAlign w:val="bottom"/>
          </w:tcPr>
          <w:p w14:paraId="60AD229D"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D15C13E" w14:textId="28C6C451"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1,939</w:t>
            </w:r>
          </w:p>
        </w:tc>
        <w:tc>
          <w:tcPr>
            <w:tcW w:w="270" w:type="dxa"/>
            <w:vAlign w:val="bottom"/>
          </w:tcPr>
          <w:p w14:paraId="76A34A0D"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715CCF87" w14:textId="6C662CD7" w:rsidR="001C784B" w:rsidRPr="005B5DC1" w:rsidRDefault="001C784B" w:rsidP="001C784B">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rPr>
              <w:t>162,830</w:t>
            </w:r>
          </w:p>
        </w:tc>
      </w:tr>
      <w:tr w:rsidR="001C784B" w:rsidRPr="00DF08CE" w14:paraId="2C73991A" w14:textId="77777777" w:rsidTr="00CD7005">
        <w:trPr>
          <w:trHeight w:val="145"/>
        </w:trPr>
        <w:tc>
          <w:tcPr>
            <w:tcW w:w="3420" w:type="dxa"/>
          </w:tcPr>
          <w:p w14:paraId="3BD516A5" w14:textId="6F793133"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vAlign w:val="bottom"/>
          </w:tcPr>
          <w:p w14:paraId="78D29A18" w14:textId="26D33702"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1,311,477</w:t>
            </w:r>
          </w:p>
        </w:tc>
        <w:tc>
          <w:tcPr>
            <w:tcW w:w="270" w:type="dxa"/>
            <w:vAlign w:val="bottom"/>
          </w:tcPr>
          <w:p w14:paraId="426E88F9"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58994D8" w14:textId="0FF207CB"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2A1FFAE3"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27E896D4" w14:textId="5321B5D6"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921,637</w:t>
            </w:r>
          </w:p>
        </w:tc>
        <w:tc>
          <w:tcPr>
            <w:tcW w:w="270" w:type="dxa"/>
            <w:vAlign w:val="bottom"/>
          </w:tcPr>
          <w:p w14:paraId="20EF1DFB"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105DED4B" w14:textId="4F49AA55"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392,736</w:t>
            </w:r>
          </w:p>
        </w:tc>
        <w:tc>
          <w:tcPr>
            <w:tcW w:w="270" w:type="dxa"/>
            <w:vAlign w:val="bottom"/>
          </w:tcPr>
          <w:p w14:paraId="7E65182E"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075D96EC" w14:textId="581865AE" w:rsidR="001C784B" w:rsidRPr="00DF08CE" w:rsidRDefault="001C784B" w:rsidP="001C784B">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rPr>
              <w:t>1,314,373</w:t>
            </w:r>
          </w:p>
        </w:tc>
      </w:tr>
      <w:tr w:rsidR="001C784B" w:rsidRPr="00297A65" w14:paraId="54D8D581" w14:textId="77777777" w:rsidTr="00CD7005">
        <w:trPr>
          <w:trHeight w:val="256"/>
        </w:trPr>
        <w:tc>
          <w:tcPr>
            <w:tcW w:w="3420" w:type="dxa"/>
            <w:hideMark/>
          </w:tcPr>
          <w:p w14:paraId="5AF2CBC6" w14:textId="77777777"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vAlign w:val="bottom"/>
          </w:tcPr>
          <w:p w14:paraId="2F804764" w14:textId="3B01A625"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1,491,311</w:t>
            </w:r>
          </w:p>
        </w:tc>
        <w:tc>
          <w:tcPr>
            <w:tcW w:w="270" w:type="dxa"/>
            <w:vAlign w:val="bottom"/>
          </w:tcPr>
          <w:p w14:paraId="673FA6B6"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0FEB76BA" w14:textId="494F9C6D"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228</w:t>
            </w:r>
          </w:p>
        </w:tc>
        <w:tc>
          <w:tcPr>
            <w:tcW w:w="270" w:type="dxa"/>
            <w:vAlign w:val="bottom"/>
          </w:tcPr>
          <w:p w14:paraId="5736728B"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5ED52871" w14:textId="0E30EA4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1,098,925</w:t>
            </w:r>
          </w:p>
        </w:tc>
        <w:tc>
          <w:tcPr>
            <w:tcW w:w="270" w:type="dxa"/>
            <w:vAlign w:val="bottom"/>
          </w:tcPr>
          <w:p w14:paraId="327D711C"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116914E5" w14:textId="05984FC2"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395,054</w:t>
            </w:r>
          </w:p>
        </w:tc>
        <w:tc>
          <w:tcPr>
            <w:tcW w:w="270" w:type="dxa"/>
            <w:vAlign w:val="bottom"/>
          </w:tcPr>
          <w:p w14:paraId="075340E1"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1FECA73F" w14:textId="3F386E2A" w:rsidR="001C784B" w:rsidRPr="00297A65" w:rsidRDefault="001C784B" w:rsidP="001C784B">
            <w:pPr>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sz w:val="26"/>
                <w:szCs w:val="26"/>
              </w:rPr>
              <w:t>1,494,207</w:t>
            </w:r>
          </w:p>
        </w:tc>
      </w:tr>
      <w:tr w:rsidR="001C784B" w:rsidRPr="00297A65" w14:paraId="48E16EE2" w14:textId="77777777" w:rsidTr="00D86D53">
        <w:trPr>
          <w:trHeight w:val="256"/>
        </w:trPr>
        <w:tc>
          <w:tcPr>
            <w:tcW w:w="3420" w:type="dxa"/>
          </w:tcPr>
          <w:p w14:paraId="1D83A9DB" w14:textId="77777777"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cs/>
                <w:lang w:eastAsia="zh-CN"/>
              </w:rPr>
            </w:pPr>
          </w:p>
        </w:tc>
        <w:tc>
          <w:tcPr>
            <w:tcW w:w="1080" w:type="dxa"/>
            <w:tcBorders>
              <w:top w:val="single" w:sz="4" w:space="0" w:color="auto"/>
              <w:left w:val="nil"/>
              <w:bottom w:val="nil"/>
              <w:right w:val="nil"/>
            </w:tcBorders>
          </w:tcPr>
          <w:p w14:paraId="5F17F0ED"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3482A10B"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126900E2"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6153A86E"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617164FE"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563C46BA"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61724155"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77414C11"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1F10217D" w14:textId="77777777" w:rsidR="001C784B" w:rsidRPr="00297A65" w:rsidRDefault="001C784B" w:rsidP="001C784B">
            <w:pPr>
              <w:suppressAutoHyphens/>
              <w:spacing w:line="240" w:lineRule="exact"/>
              <w:ind w:left="-14" w:right="-36"/>
              <w:rPr>
                <w:rFonts w:ascii="CordiaUPC" w:eastAsia="Times New Roman" w:hAnsi="CordiaUPC" w:cs="CordiaUPC"/>
                <w:b/>
                <w:bCs/>
                <w:sz w:val="26"/>
                <w:szCs w:val="26"/>
                <w:lang w:eastAsia="zh-CN"/>
              </w:rPr>
            </w:pPr>
          </w:p>
        </w:tc>
      </w:tr>
      <w:tr w:rsidR="001C784B" w:rsidRPr="00297A65" w14:paraId="1FDC8902" w14:textId="77777777" w:rsidTr="00D86D53">
        <w:trPr>
          <w:trHeight w:val="256"/>
        </w:trPr>
        <w:tc>
          <w:tcPr>
            <w:tcW w:w="3420" w:type="dxa"/>
            <w:vAlign w:val="bottom"/>
            <w:hideMark/>
          </w:tcPr>
          <w:p w14:paraId="0B67AFF8" w14:textId="77777777" w:rsidR="001C784B" w:rsidRPr="00297A65" w:rsidRDefault="001C784B" w:rsidP="001C784B">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0" w:type="dxa"/>
          </w:tcPr>
          <w:p w14:paraId="23D664BC"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2E33724"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1C75EC9"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88BFE7E"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1DAEE777"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9F282D7"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47925E4D"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53894E6"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6B52F17" w14:textId="77777777" w:rsidR="001C784B" w:rsidRPr="00297A65" w:rsidRDefault="001C784B" w:rsidP="001C784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1C784B" w:rsidRPr="00297A65" w14:paraId="36BB59C5" w14:textId="77777777" w:rsidTr="009739AE">
        <w:trPr>
          <w:trHeight w:val="256"/>
        </w:trPr>
        <w:tc>
          <w:tcPr>
            <w:tcW w:w="3420" w:type="dxa"/>
            <w:vAlign w:val="bottom"/>
          </w:tcPr>
          <w:p w14:paraId="5E983AFC" w14:textId="362C50A0"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80" w:type="dxa"/>
            <w:vAlign w:val="bottom"/>
          </w:tcPr>
          <w:p w14:paraId="111BC6FE" w14:textId="54B7784B" w:rsidR="001C784B" w:rsidRPr="00297A65" w:rsidRDefault="001C784B" w:rsidP="001C784B">
            <w:pPr>
              <w:tabs>
                <w:tab w:val="decimal" w:pos="881"/>
              </w:tabs>
              <w:suppressAutoHyphens/>
              <w:spacing w:line="240" w:lineRule="exact"/>
              <w:ind w:right="-86"/>
              <w:rPr>
                <w:rFonts w:ascii="CordiaUPC" w:eastAsia="Times New Roman" w:hAnsi="CordiaUPC" w:cs="CordiaUPC"/>
                <w:sz w:val="26"/>
                <w:szCs w:val="26"/>
                <w:lang w:eastAsia="zh-CN"/>
              </w:rPr>
            </w:pPr>
            <w:r>
              <w:rPr>
                <w:rFonts w:ascii="CordiaUPC" w:hAnsi="CordiaUPC" w:cs="CordiaUPC"/>
                <w:b/>
                <w:bCs/>
                <w:sz w:val="26"/>
                <w:szCs w:val="26"/>
              </w:rPr>
              <w:t>1,324,159</w:t>
            </w:r>
          </w:p>
        </w:tc>
        <w:tc>
          <w:tcPr>
            <w:tcW w:w="270" w:type="dxa"/>
            <w:vAlign w:val="bottom"/>
          </w:tcPr>
          <w:p w14:paraId="71ADB1E5"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F8EA42A" w14:textId="1D8EC3FE"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sz w:val="26"/>
                <w:szCs w:val="26"/>
                <w:lang w:val="en-US"/>
              </w:rPr>
              <w:t>-</w:t>
            </w:r>
          </w:p>
        </w:tc>
        <w:tc>
          <w:tcPr>
            <w:tcW w:w="270" w:type="dxa"/>
            <w:vAlign w:val="bottom"/>
          </w:tcPr>
          <w:p w14:paraId="0E3CB069"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494854C1" w14:textId="0901AC96" w:rsidR="001C784B" w:rsidRPr="00297A65" w:rsidRDefault="001C784B" w:rsidP="001C784B">
            <w:pPr>
              <w:tabs>
                <w:tab w:val="decimal" w:pos="769"/>
              </w:tabs>
              <w:suppressAutoHyphens/>
              <w:spacing w:line="240" w:lineRule="exact"/>
              <w:ind w:right="-86"/>
              <w:rPr>
                <w:rFonts w:ascii="CordiaUPC" w:eastAsia="Times New Roman" w:hAnsi="CordiaUPC" w:cs="CordiaUPC"/>
                <w:sz w:val="26"/>
                <w:szCs w:val="26"/>
                <w:lang w:eastAsia="zh-CN"/>
              </w:rPr>
            </w:pPr>
            <w:r>
              <w:rPr>
                <w:rFonts w:ascii="CordiaUPC" w:hAnsi="CordiaUPC" w:cs="CordiaUPC"/>
                <w:b/>
                <w:bCs/>
                <w:sz w:val="26"/>
                <w:szCs w:val="26"/>
              </w:rPr>
              <w:t>1,324,179</w:t>
            </w:r>
          </w:p>
        </w:tc>
        <w:tc>
          <w:tcPr>
            <w:tcW w:w="270" w:type="dxa"/>
            <w:vAlign w:val="bottom"/>
          </w:tcPr>
          <w:p w14:paraId="76E85B2F"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AFF0991" w14:textId="2046AAA5"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351EE44E"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D295C00" w14:textId="520D3F9A" w:rsidR="001C784B" w:rsidRPr="00297A65" w:rsidRDefault="001C784B" w:rsidP="001C784B">
            <w:pPr>
              <w:tabs>
                <w:tab w:val="decimal" w:pos="750"/>
              </w:tabs>
              <w:suppressAutoHyphens/>
              <w:spacing w:line="240" w:lineRule="exact"/>
              <w:ind w:right="-36"/>
              <w:rPr>
                <w:rFonts w:ascii="CordiaUPC" w:eastAsia="Times New Roman" w:hAnsi="CordiaUPC" w:cs="CordiaUPC"/>
                <w:sz w:val="26"/>
                <w:szCs w:val="26"/>
                <w:lang w:eastAsia="zh-CN"/>
              </w:rPr>
            </w:pPr>
            <w:r>
              <w:rPr>
                <w:rFonts w:ascii="CordiaUPC" w:hAnsi="CordiaUPC" w:cs="CordiaUPC"/>
                <w:b/>
                <w:bCs/>
                <w:sz w:val="26"/>
                <w:szCs w:val="26"/>
              </w:rPr>
              <w:t>1,324,179</w:t>
            </w:r>
          </w:p>
        </w:tc>
      </w:tr>
      <w:tr w:rsidR="001C784B" w:rsidRPr="00297A65" w14:paraId="2D635DE5" w14:textId="77777777" w:rsidTr="00CD7005">
        <w:trPr>
          <w:trHeight w:val="269"/>
        </w:trPr>
        <w:tc>
          <w:tcPr>
            <w:tcW w:w="3420" w:type="dxa"/>
            <w:vAlign w:val="bottom"/>
            <w:hideMark/>
          </w:tcPr>
          <w:p w14:paraId="6A80CABF" w14:textId="006398D2" w:rsidR="001C784B" w:rsidRPr="00297A65" w:rsidRDefault="001C784B" w:rsidP="001C784B">
            <w:pPr>
              <w:suppressAutoHyphens/>
              <w:spacing w:line="240" w:lineRule="exact"/>
              <w:ind w:right="-90"/>
              <w:rPr>
                <w:rFonts w:ascii="CordiaUPC" w:eastAsia="Times New Roman" w:hAnsi="CordiaUPC" w:cs="CordiaUPC"/>
                <w:b/>
                <w:bCs/>
                <w:sz w:val="26"/>
                <w:szCs w:val="26"/>
                <w:lang w:eastAsia="zh-CN"/>
              </w:rPr>
            </w:pPr>
            <w:bookmarkStart w:id="6" w:name="_Hlk46758151"/>
            <w:r w:rsidRPr="00297A65">
              <w:rPr>
                <w:rFonts w:ascii="CordiaUPC" w:eastAsia="Times New Roman" w:hAnsi="CordiaUPC" w:cs="CordiaUPC" w:hint="cs"/>
                <w:b/>
                <w:bCs/>
                <w:sz w:val="26"/>
                <w:szCs w:val="26"/>
                <w:lang w:eastAsia="zh-CN"/>
              </w:rPr>
              <w:t xml:space="preserve">Financial liabilities designated at </w:t>
            </w:r>
            <w:r w:rsidRPr="00297A65">
              <w:rPr>
                <w:rFonts w:ascii="CordiaUPC" w:eastAsia="Times New Roman" w:hAnsi="CordiaUPC" w:cs="CordiaUPC" w:hint="cs"/>
                <w:b/>
                <w:bCs/>
                <w:sz w:val="26"/>
                <w:szCs w:val="26"/>
                <w:lang w:eastAsia="zh-CN"/>
              </w:rPr>
              <w:br/>
              <w:t xml:space="preserve">   FVTPL</w:t>
            </w:r>
          </w:p>
        </w:tc>
        <w:tc>
          <w:tcPr>
            <w:tcW w:w="1080" w:type="dxa"/>
            <w:tcBorders>
              <w:top w:val="nil"/>
              <w:left w:val="nil"/>
              <w:right w:val="nil"/>
            </w:tcBorders>
            <w:vAlign w:val="bottom"/>
          </w:tcPr>
          <w:p w14:paraId="69EEE3FD" w14:textId="614DD19B"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436</w:t>
            </w:r>
          </w:p>
        </w:tc>
        <w:tc>
          <w:tcPr>
            <w:tcW w:w="270" w:type="dxa"/>
            <w:vAlign w:val="bottom"/>
          </w:tcPr>
          <w:p w14:paraId="0CAD629D"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right w:val="nil"/>
            </w:tcBorders>
            <w:vAlign w:val="bottom"/>
          </w:tcPr>
          <w:p w14:paraId="72ACE49E" w14:textId="016F1F46" w:rsidR="001C784B" w:rsidRPr="00297A65" w:rsidRDefault="001C784B" w:rsidP="001C784B">
            <w:pPr>
              <w:tabs>
                <w:tab w:val="decimal" w:pos="703"/>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6DCB7B74"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vAlign w:val="bottom"/>
          </w:tcPr>
          <w:p w14:paraId="324C0D4C" w14:textId="1F0F6C7D"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436</w:t>
            </w:r>
          </w:p>
        </w:tc>
        <w:tc>
          <w:tcPr>
            <w:tcW w:w="270" w:type="dxa"/>
            <w:vAlign w:val="bottom"/>
          </w:tcPr>
          <w:p w14:paraId="2AA6F5B3"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vAlign w:val="bottom"/>
          </w:tcPr>
          <w:p w14:paraId="622CACBE" w14:textId="2DC1C9C2"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66EBD142"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vAlign w:val="bottom"/>
          </w:tcPr>
          <w:p w14:paraId="7FC7C1D1" w14:textId="7E65EE5A" w:rsidR="001C784B" w:rsidRPr="00297A65" w:rsidRDefault="001C784B" w:rsidP="001C784B">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436</w:t>
            </w:r>
          </w:p>
        </w:tc>
      </w:tr>
      <w:bookmarkEnd w:id="6"/>
      <w:tr w:rsidR="001C784B" w:rsidRPr="00297A65" w14:paraId="5C3C1027" w14:textId="77777777" w:rsidTr="00CD7005">
        <w:trPr>
          <w:trHeight w:val="269"/>
        </w:trPr>
        <w:tc>
          <w:tcPr>
            <w:tcW w:w="3420" w:type="dxa"/>
            <w:vAlign w:val="bottom"/>
            <w:hideMark/>
          </w:tcPr>
          <w:p w14:paraId="5815F47B" w14:textId="77777777"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0" w:type="dxa"/>
            <w:tcBorders>
              <w:left w:val="nil"/>
              <w:bottom w:val="nil"/>
              <w:right w:val="nil"/>
            </w:tcBorders>
            <w:vAlign w:val="bottom"/>
          </w:tcPr>
          <w:p w14:paraId="5D50E7CD"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3D98A81"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vAlign w:val="bottom"/>
          </w:tcPr>
          <w:p w14:paraId="4BA320F9"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C34CD71"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vAlign w:val="bottom"/>
          </w:tcPr>
          <w:p w14:paraId="20BA51DA"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6E2DDF5"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vAlign w:val="bottom"/>
          </w:tcPr>
          <w:p w14:paraId="6869B799" w14:textId="77777777"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AB5603E"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vAlign w:val="bottom"/>
          </w:tcPr>
          <w:p w14:paraId="5B3A076F" w14:textId="77777777" w:rsidR="001C784B" w:rsidRPr="00297A65" w:rsidRDefault="001C784B" w:rsidP="001C784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1C784B" w:rsidRPr="00297A65" w14:paraId="426238A6" w14:textId="77777777" w:rsidTr="00CD7005">
        <w:trPr>
          <w:trHeight w:val="256"/>
        </w:trPr>
        <w:tc>
          <w:tcPr>
            <w:tcW w:w="3420" w:type="dxa"/>
            <w:vAlign w:val="bottom"/>
            <w:hideMark/>
          </w:tcPr>
          <w:p w14:paraId="0744986A" w14:textId="77777777" w:rsidR="001C784B" w:rsidRPr="00297A65" w:rsidRDefault="001C784B" w:rsidP="001C784B">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vAlign w:val="bottom"/>
          </w:tcPr>
          <w:p w14:paraId="6D97D1BA" w14:textId="2775F735"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5,803</w:t>
            </w:r>
          </w:p>
        </w:tc>
        <w:tc>
          <w:tcPr>
            <w:tcW w:w="270" w:type="dxa"/>
            <w:vAlign w:val="bottom"/>
          </w:tcPr>
          <w:p w14:paraId="7455C7C0"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9DD0245" w14:textId="73997BE6"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4EACCBBC"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610CDC0" w14:textId="623329FA"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5,803</w:t>
            </w:r>
          </w:p>
        </w:tc>
        <w:tc>
          <w:tcPr>
            <w:tcW w:w="270" w:type="dxa"/>
            <w:vAlign w:val="bottom"/>
          </w:tcPr>
          <w:p w14:paraId="5DB23283"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848BDC9" w14:textId="5FDE4CBC"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39A5749A"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B7714B6" w14:textId="6E32BE3B" w:rsidR="001C784B" w:rsidRPr="00297A65" w:rsidRDefault="001C784B" w:rsidP="001C784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5,803</w:t>
            </w:r>
          </w:p>
        </w:tc>
      </w:tr>
      <w:tr w:rsidR="001C784B" w:rsidRPr="00297A65" w14:paraId="422B2588" w14:textId="77777777" w:rsidTr="00CD7005">
        <w:trPr>
          <w:trHeight w:val="256"/>
        </w:trPr>
        <w:tc>
          <w:tcPr>
            <w:tcW w:w="3420" w:type="dxa"/>
            <w:vAlign w:val="bottom"/>
            <w:hideMark/>
          </w:tcPr>
          <w:p w14:paraId="4D240A6D" w14:textId="77777777" w:rsidR="001C784B" w:rsidRPr="00297A65" w:rsidRDefault="001C784B" w:rsidP="001C784B">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Borders>
              <w:bottom w:val="single" w:sz="4" w:space="0" w:color="auto"/>
            </w:tcBorders>
            <w:vAlign w:val="bottom"/>
          </w:tcPr>
          <w:p w14:paraId="7AB0D46E" w14:textId="2BB8D9E4"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3,251</w:t>
            </w:r>
          </w:p>
        </w:tc>
        <w:tc>
          <w:tcPr>
            <w:tcW w:w="270" w:type="dxa"/>
            <w:vAlign w:val="bottom"/>
          </w:tcPr>
          <w:p w14:paraId="6CD2822F"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62D93996" w14:textId="6D8BCE6D"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42831AB7"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vAlign w:val="bottom"/>
          </w:tcPr>
          <w:p w14:paraId="3AA4B58C" w14:textId="277B1A32"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3,251</w:t>
            </w:r>
          </w:p>
        </w:tc>
        <w:tc>
          <w:tcPr>
            <w:tcW w:w="270" w:type="dxa"/>
            <w:vAlign w:val="bottom"/>
          </w:tcPr>
          <w:p w14:paraId="5BD5983F"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vAlign w:val="bottom"/>
          </w:tcPr>
          <w:p w14:paraId="2C3E814E" w14:textId="38A8A789"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74F34DB2"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vAlign w:val="bottom"/>
          </w:tcPr>
          <w:p w14:paraId="34F8A6FE" w14:textId="39301587" w:rsidR="001C784B" w:rsidRPr="00297A65" w:rsidRDefault="001C784B" w:rsidP="001C784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3,251</w:t>
            </w:r>
          </w:p>
        </w:tc>
      </w:tr>
      <w:tr w:rsidR="001C784B" w:rsidRPr="00297A65" w14:paraId="2CED3F9A" w14:textId="77777777" w:rsidTr="00CD7005">
        <w:trPr>
          <w:trHeight w:val="256"/>
        </w:trPr>
        <w:tc>
          <w:tcPr>
            <w:tcW w:w="3420" w:type="dxa"/>
            <w:vAlign w:val="bottom"/>
            <w:hideMark/>
          </w:tcPr>
          <w:p w14:paraId="0C4BA249" w14:textId="4FDA12F4" w:rsidR="001C784B" w:rsidRPr="00297A65" w:rsidRDefault="001C784B" w:rsidP="001C784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4C9D6FC2" w14:textId="04B69EF5"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rtl/>
                <w:cs/>
                <w:lang w:eastAsia="zh-CN"/>
              </w:rPr>
            </w:pPr>
            <w:r>
              <w:rPr>
                <w:rFonts w:ascii="CordiaUPC" w:hAnsi="CordiaUPC" w:cs="CordiaUPC"/>
                <w:b/>
                <w:bCs/>
                <w:color w:val="000000"/>
                <w:sz w:val="26"/>
                <w:szCs w:val="26"/>
              </w:rPr>
              <w:t>9,054</w:t>
            </w:r>
          </w:p>
        </w:tc>
        <w:tc>
          <w:tcPr>
            <w:tcW w:w="270" w:type="dxa"/>
            <w:vAlign w:val="bottom"/>
          </w:tcPr>
          <w:p w14:paraId="4ED549E1"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vAlign w:val="bottom"/>
          </w:tcPr>
          <w:p w14:paraId="678025DC" w14:textId="6CFCD858"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3A39630E"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4699ECC6" w14:textId="3B04A2C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9,054</w:t>
            </w:r>
          </w:p>
        </w:tc>
        <w:tc>
          <w:tcPr>
            <w:tcW w:w="270" w:type="dxa"/>
            <w:vAlign w:val="bottom"/>
          </w:tcPr>
          <w:p w14:paraId="1A1D35DC"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vAlign w:val="bottom"/>
          </w:tcPr>
          <w:p w14:paraId="6DA7E8CC" w14:textId="3BE57B0B"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5D9ADCEF"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vAlign w:val="bottom"/>
          </w:tcPr>
          <w:p w14:paraId="191A9C5C" w14:textId="6DAE2B29" w:rsidR="001C784B" w:rsidRPr="00297A65" w:rsidRDefault="001C784B" w:rsidP="001C784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b/>
                <w:bCs/>
                <w:color w:val="000000"/>
                <w:sz w:val="26"/>
                <w:szCs w:val="26"/>
              </w:rPr>
              <w:t>9,054</w:t>
            </w:r>
          </w:p>
        </w:tc>
      </w:tr>
      <w:tr w:rsidR="001C784B" w:rsidRPr="00297A65" w14:paraId="06368E17" w14:textId="77777777" w:rsidTr="00CD7005">
        <w:trPr>
          <w:trHeight w:val="256"/>
        </w:trPr>
        <w:tc>
          <w:tcPr>
            <w:tcW w:w="3420" w:type="dxa"/>
            <w:vAlign w:val="bottom"/>
          </w:tcPr>
          <w:p w14:paraId="41948FF3" w14:textId="4F76F179" w:rsidR="001C784B" w:rsidRPr="00297A65" w:rsidRDefault="001C784B" w:rsidP="001C784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vAlign w:val="bottom"/>
          </w:tcPr>
          <w:p w14:paraId="7B633397" w14:textId="4DBABFC0"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75,516</w:t>
            </w:r>
          </w:p>
        </w:tc>
        <w:tc>
          <w:tcPr>
            <w:tcW w:w="270" w:type="dxa"/>
            <w:vAlign w:val="bottom"/>
          </w:tcPr>
          <w:p w14:paraId="27BF31A7"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CE088A4" w14:textId="105B0C55"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7CE6E586"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41003FE3" w14:textId="0FF4DBB8"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78,401</w:t>
            </w:r>
          </w:p>
        </w:tc>
        <w:tc>
          <w:tcPr>
            <w:tcW w:w="270" w:type="dxa"/>
            <w:vAlign w:val="bottom"/>
          </w:tcPr>
          <w:p w14:paraId="419FCB32"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A430DF0" w14:textId="3F9DD638" w:rsidR="001C784B" w:rsidRPr="00297A65" w:rsidRDefault="001C784B" w:rsidP="001C784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697A82AE"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1BF44CE4" w14:textId="252FFAE9" w:rsidR="001C784B" w:rsidRPr="00297A65" w:rsidRDefault="001C784B" w:rsidP="001C784B">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78,401</w:t>
            </w:r>
          </w:p>
        </w:tc>
      </w:tr>
      <w:tr w:rsidR="001C784B" w:rsidRPr="00297A65" w14:paraId="37EB9BFA" w14:textId="77777777" w:rsidTr="00CD7005">
        <w:trPr>
          <w:trHeight w:val="256"/>
        </w:trPr>
        <w:tc>
          <w:tcPr>
            <w:tcW w:w="3420" w:type="dxa"/>
            <w:vAlign w:val="bottom"/>
            <w:hideMark/>
          </w:tcPr>
          <w:p w14:paraId="24ADCA0B" w14:textId="645B50C4"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vAlign w:val="bottom"/>
          </w:tcPr>
          <w:p w14:paraId="3A2CCC55" w14:textId="3CB98AF2"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1,409,165</w:t>
            </w:r>
          </w:p>
        </w:tc>
        <w:tc>
          <w:tcPr>
            <w:tcW w:w="270" w:type="dxa"/>
            <w:vAlign w:val="bottom"/>
          </w:tcPr>
          <w:p w14:paraId="63A7A587" w14:textId="77777777" w:rsidR="001C784B" w:rsidRPr="00297A65" w:rsidRDefault="001C784B" w:rsidP="001C784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31862547" w14:textId="351438A3"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0250EA97"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vAlign w:val="bottom"/>
          </w:tcPr>
          <w:p w14:paraId="75445581" w14:textId="63CD8D12"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1,412,070</w:t>
            </w:r>
          </w:p>
        </w:tc>
        <w:tc>
          <w:tcPr>
            <w:tcW w:w="270" w:type="dxa"/>
            <w:vAlign w:val="bottom"/>
          </w:tcPr>
          <w:p w14:paraId="59912DF9" w14:textId="77777777" w:rsidR="001C784B" w:rsidRPr="00297A65" w:rsidRDefault="001C784B" w:rsidP="001C784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vAlign w:val="bottom"/>
          </w:tcPr>
          <w:p w14:paraId="319DA0D2" w14:textId="5FA9CCCB" w:rsidR="001C784B" w:rsidRPr="00297A65" w:rsidRDefault="001C784B" w:rsidP="001C784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072F5955"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vAlign w:val="bottom"/>
          </w:tcPr>
          <w:p w14:paraId="3E82B878" w14:textId="10227F1C" w:rsidR="001C784B" w:rsidRPr="00297A65" w:rsidRDefault="001C784B" w:rsidP="001C784B">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1,412,070</w:t>
            </w:r>
          </w:p>
        </w:tc>
      </w:tr>
      <w:tr w:rsidR="001C784B" w:rsidRPr="00297A65" w14:paraId="6E279B64" w14:textId="77777777" w:rsidTr="00431AC0">
        <w:trPr>
          <w:trHeight w:val="269"/>
        </w:trPr>
        <w:tc>
          <w:tcPr>
            <w:tcW w:w="3420" w:type="dxa"/>
            <w:vAlign w:val="bottom"/>
          </w:tcPr>
          <w:p w14:paraId="64CB8B21" w14:textId="107887D4" w:rsidR="001C784B" w:rsidRPr="00297A65" w:rsidRDefault="001C784B" w:rsidP="001C784B">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6FA54B80" w14:textId="424948BE" w:rsidR="001C784B" w:rsidRPr="00297A65" w:rsidRDefault="001C784B" w:rsidP="001C784B">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0" w:type="dxa"/>
          </w:tcPr>
          <w:p w14:paraId="334E5786"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5F808A6B" w14:textId="52CDF553" w:rsidR="001C784B" w:rsidRPr="00297A65" w:rsidRDefault="001C784B" w:rsidP="001C784B">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614B036F"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15CFADFE" w14:textId="4676B36B" w:rsidR="001C784B" w:rsidRPr="00297A65" w:rsidRDefault="001C784B" w:rsidP="001C784B">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5B5295A1"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tcPr>
          <w:p w14:paraId="0A432FB6" w14:textId="67767516" w:rsidR="001C784B" w:rsidRPr="00297A65" w:rsidRDefault="001C784B" w:rsidP="001C784B">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E8A1403" w14:textId="77777777" w:rsidR="001C784B" w:rsidRPr="00297A65" w:rsidRDefault="001C784B" w:rsidP="001C784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222E8817" w14:textId="7183C701" w:rsidR="001C784B" w:rsidRPr="00297A65" w:rsidRDefault="001C784B" w:rsidP="001C784B">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1F13F47C" w14:textId="77777777" w:rsidR="0017058D" w:rsidRPr="00297A65" w:rsidRDefault="0017058D" w:rsidP="00297A65">
      <w:pPr>
        <w:spacing w:line="240" w:lineRule="exact"/>
        <w:ind w:left="562"/>
        <w:jc w:val="thaiDistribute"/>
        <w:rPr>
          <w:rFonts w:ascii="CordiaUPC" w:hAnsi="CordiaUPC" w:cs="CordiaUPC"/>
          <w:sz w:val="26"/>
          <w:szCs w:val="26"/>
        </w:rPr>
      </w:pPr>
    </w:p>
    <w:p w14:paraId="2B4BC98B" w14:textId="77777777" w:rsidR="00470BF8" w:rsidRDefault="00470BF8">
      <w:r>
        <w:br w:type="page"/>
      </w: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8E4FD3" w:rsidRPr="00297A65" w14:paraId="153CF98D" w14:textId="77777777" w:rsidTr="00D86D53">
        <w:trPr>
          <w:tblHeader/>
        </w:trPr>
        <w:tc>
          <w:tcPr>
            <w:tcW w:w="3422" w:type="dxa"/>
          </w:tcPr>
          <w:p w14:paraId="1B47FD56" w14:textId="6FF87FCD" w:rsidR="008E4FD3" w:rsidRPr="00297A65" w:rsidRDefault="008E4FD3" w:rsidP="00297A65">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br w:type="page"/>
            </w:r>
          </w:p>
        </w:tc>
        <w:tc>
          <w:tcPr>
            <w:tcW w:w="5932" w:type="dxa"/>
            <w:gridSpan w:val="9"/>
            <w:hideMark/>
          </w:tcPr>
          <w:p w14:paraId="33CE87D0" w14:textId="55605757" w:rsidR="008E4FD3" w:rsidRPr="00297A65" w:rsidRDefault="008E4FD3" w:rsidP="00297A65">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8E4FD3" w:rsidRPr="00297A65" w14:paraId="6A1EF1C4" w14:textId="77777777" w:rsidTr="00D86D53">
        <w:trPr>
          <w:tblHeader/>
        </w:trPr>
        <w:tc>
          <w:tcPr>
            <w:tcW w:w="3422" w:type="dxa"/>
          </w:tcPr>
          <w:p w14:paraId="5F3E5888" w14:textId="77777777" w:rsidR="008E4FD3" w:rsidRPr="00297A65" w:rsidRDefault="008E4FD3" w:rsidP="00297A65">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75D75017" w14:textId="77777777" w:rsidR="008E4FD3" w:rsidRPr="00297A65" w:rsidRDefault="008E4FD3" w:rsidP="00297A65">
            <w:pPr>
              <w:tabs>
                <w:tab w:val="decimal" w:pos="698"/>
              </w:tabs>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4" w:type="dxa"/>
          </w:tcPr>
          <w:p w14:paraId="602877C4"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0B878C53" w14:textId="77777777" w:rsidR="008E4FD3" w:rsidRPr="00297A65" w:rsidRDefault="008E4FD3" w:rsidP="00297A65">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8E4FD3" w:rsidRPr="00297A65" w14:paraId="70F2253B" w14:textId="77777777" w:rsidTr="00D86D53">
        <w:trPr>
          <w:tblHeader/>
        </w:trPr>
        <w:tc>
          <w:tcPr>
            <w:tcW w:w="3422" w:type="dxa"/>
          </w:tcPr>
          <w:p w14:paraId="402DCD16" w14:textId="77777777" w:rsidR="008E4FD3" w:rsidRPr="00297A65" w:rsidRDefault="008E4FD3" w:rsidP="00297A65">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38219983" w14:textId="77777777" w:rsidR="008E4FD3" w:rsidRPr="00297A65" w:rsidRDefault="008E4FD3" w:rsidP="00297A65">
            <w:pPr>
              <w:tabs>
                <w:tab w:val="decimal" w:pos="698"/>
              </w:tabs>
              <w:suppressAutoHyphens/>
              <w:spacing w:line="240" w:lineRule="exact"/>
              <w:ind w:left="-112"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4" w:type="dxa"/>
          </w:tcPr>
          <w:p w14:paraId="7C0B0C3B"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4EE124E0"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tcPr>
          <w:p w14:paraId="2E507F84"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6138B222"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4" w:type="dxa"/>
          </w:tcPr>
          <w:p w14:paraId="5716B19E"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1CA8F07D"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tcPr>
          <w:p w14:paraId="181EA914"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6B492A8C" w14:textId="77777777" w:rsidR="008E4FD3" w:rsidRPr="00297A65" w:rsidRDefault="008E4FD3" w:rsidP="00297A65">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8E4FD3" w:rsidRPr="00297A65" w14:paraId="344A9632" w14:textId="77777777" w:rsidTr="00D86D53">
        <w:trPr>
          <w:tblHeader/>
        </w:trPr>
        <w:tc>
          <w:tcPr>
            <w:tcW w:w="3422" w:type="dxa"/>
          </w:tcPr>
          <w:p w14:paraId="148B49B0" w14:textId="77777777" w:rsidR="008E4FD3" w:rsidRPr="00297A65" w:rsidRDefault="008E4FD3" w:rsidP="00297A65">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3E96A527" w14:textId="77777777" w:rsidR="008E4FD3" w:rsidRPr="00297A65" w:rsidRDefault="008E4FD3" w:rsidP="00297A65">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8E4FD3" w:rsidRPr="00297A65" w14:paraId="5B3F6475" w14:textId="77777777" w:rsidTr="00D86D53">
        <w:tc>
          <w:tcPr>
            <w:tcW w:w="3422" w:type="dxa"/>
            <w:hideMark/>
          </w:tcPr>
          <w:p w14:paraId="2C70CB84" w14:textId="10724723" w:rsidR="008E4FD3" w:rsidRPr="00297A65" w:rsidRDefault="00C91C83" w:rsidP="00297A65">
            <w:pPr>
              <w:suppressAutoHyphens/>
              <w:spacing w:line="240" w:lineRule="exact"/>
              <w:ind w:left="160" w:right="-90" w:hanging="180"/>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C91C83">
              <w:rPr>
                <w:rFonts w:ascii="CordiaUPC" w:hAnsi="CordiaUPC" w:cs="CordiaUPC" w:hint="cs"/>
                <w:b/>
                <w:bCs/>
                <w:i/>
                <w:iCs/>
                <w:color w:val="000000"/>
                <w:sz w:val="26"/>
                <w:szCs w:val="26"/>
                <w:lang w:val="en-US" w:bidi="th-TH"/>
              </w:rPr>
              <w:t>30 June 202</w:t>
            </w:r>
            <w:r w:rsidRPr="00C91C83">
              <w:rPr>
                <w:rFonts w:ascii="CordiaUPC" w:hAnsi="CordiaUPC" w:cs="CordiaUPC"/>
                <w:b/>
                <w:bCs/>
                <w:i/>
                <w:iCs/>
                <w:color w:val="000000"/>
                <w:sz w:val="26"/>
                <w:szCs w:val="26"/>
                <w:lang w:val="en-US" w:bidi="th-TH"/>
              </w:rPr>
              <w:t>1</w:t>
            </w:r>
          </w:p>
        </w:tc>
        <w:tc>
          <w:tcPr>
            <w:tcW w:w="1078" w:type="dxa"/>
          </w:tcPr>
          <w:p w14:paraId="7E3C4823"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69A867F7"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7CA9554E"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73A84BB"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6B02A2EB"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5F30F8EC"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74CA50C5"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10898A02"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07802CB2"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r>
      <w:tr w:rsidR="008E4FD3" w:rsidRPr="00297A65" w14:paraId="6337D5C0" w14:textId="77777777" w:rsidTr="00DE6C56">
        <w:tc>
          <w:tcPr>
            <w:tcW w:w="3422" w:type="dxa"/>
            <w:hideMark/>
          </w:tcPr>
          <w:p w14:paraId="29FDB465" w14:textId="77777777" w:rsidR="008E4FD3" w:rsidRPr="00297A65" w:rsidRDefault="008E4FD3" w:rsidP="00297A65">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8" w:type="dxa"/>
          </w:tcPr>
          <w:p w14:paraId="04FE6302"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E28EED0"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735E660B"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77DB4F4"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7C9398FA" w14:textId="77777777" w:rsidR="008E4FD3" w:rsidRPr="00297A65" w:rsidRDefault="008E4FD3" w:rsidP="00297A65">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4560B2B2"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9B42484"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EE9AB39"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655AB0A7" w14:textId="77777777" w:rsidR="008E4FD3" w:rsidRPr="00297A65" w:rsidRDefault="008E4FD3" w:rsidP="00297A65">
            <w:pPr>
              <w:tabs>
                <w:tab w:val="decimal" w:pos="595"/>
              </w:tabs>
              <w:suppressAutoHyphens/>
              <w:spacing w:line="240" w:lineRule="exact"/>
              <w:ind w:left="-43" w:right="-86"/>
              <w:rPr>
                <w:rFonts w:ascii="CordiaUPC" w:eastAsia="Times New Roman" w:hAnsi="CordiaUPC" w:cs="CordiaUPC"/>
                <w:sz w:val="26"/>
                <w:szCs w:val="26"/>
                <w:lang w:eastAsia="zh-CN"/>
              </w:rPr>
            </w:pPr>
          </w:p>
        </w:tc>
      </w:tr>
      <w:tr w:rsidR="001C784B" w:rsidRPr="00297A65" w14:paraId="41541E26" w14:textId="77777777" w:rsidTr="00CD7005">
        <w:tc>
          <w:tcPr>
            <w:tcW w:w="3422" w:type="dxa"/>
            <w:hideMark/>
          </w:tcPr>
          <w:p w14:paraId="701013D8" w14:textId="77777777" w:rsidR="001C784B" w:rsidRPr="00297A65" w:rsidRDefault="001C784B" w:rsidP="001C784B">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8" w:type="dxa"/>
            <w:tcBorders>
              <w:top w:val="nil"/>
              <w:left w:val="nil"/>
              <w:right w:val="nil"/>
            </w:tcBorders>
            <w:vAlign w:val="bottom"/>
          </w:tcPr>
          <w:p w14:paraId="33D6314B" w14:textId="1EEBB10D"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6,305</w:t>
            </w:r>
          </w:p>
        </w:tc>
        <w:tc>
          <w:tcPr>
            <w:tcW w:w="274" w:type="dxa"/>
            <w:vAlign w:val="bottom"/>
          </w:tcPr>
          <w:p w14:paraId="3B2DCC69"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right w:val="nil"/>
            </w:tcBorders>
            <w:vAlign w:val="bottom"/>
          </w:tcPr>
          <w:p w14:paraId="67079A87" w14:textId="52F4137E" w:rsidR="001C784B" w:rsidRPr="00297A65" w:rsidRDefault="001C784B" w:rsidP="001C784B">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vAlign w:val="bottom"/>
          </w:tcPr>
          <w:p w14:paraId="29C02AB3"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nil"/>
              <w:left w:val="nil"/>
              <w:right w:val="nil"/>
            </w:tcBorders>
            <w:vAlign w:val="bottom"/>
          </w:tcPr>
          <w:p w14:paraId="4C32DFF5" w14:textId="789CA575" w:rsidR="001C784B" w:rsidRPr="00297A65" w:rsidRDefault="001C784B" w:rsidP="001C784B">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6,154</w:t>
            </w:r>
          </w:p>
        </w:tc>
        <w:tc>
          <w:tcPr>
            <w:tcW w:w="274" w:type="dxa"/>
            <w:vAlign w:val="bottom"/>
          </w:tcPr>
          <w:p w14:paraId="56C6860E"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nil"/>
              <w:left w:val="nil"/>
              <w:right w:val="nil"/>
            </w:tcBorders>
            <w:vAlign w:val="bottom"/>
          </w:tcPr>
          <w:p w14:paraId="1911AEF0" w14:textId="2C846DCB"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151</w:t>
            </w:r>
          </w:p>
        </w:tc>
        <w:tc>
          <w:tcPr>
            <w:tcW w:w="270" w:type="dxa"/>
            <w:vAlign w:val="bottom"/>
          </w:tcPr>
          <w:p w14:paraId="5670FD96"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nil"/>
              <w:left w:val="nil"/>
              <w:right w:val="nil"/>
            </w:tcBorders>
            <w:vAlign w:val="bottom"/>
          </w:tcPr>
          <w:p w14:paraId="47BD3982" w14:textId="6F74DAFC" w:rsidR="001C784B" w:rsidRPr="00297A65" w:rsidRDefault="001C784B" w:rsidP="001C784B">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6,305</w:t>
            </w:r>
          </w:p>
        </w:tc>
      </w:tr>
      <w:tr w:rsidR="001C784B" w:rsidRPr="00297A65" w14:paraId="509E640C" w14:textId="77777777" w:rsidTr="00CD7005">
        <w:tc>
          <w:tcPr>
            <w:tcW w:w="3422" w:type="dxa"/>
            <w:hideMark/>
          </w:tcPr>
          <w:p w14:paraId="53155D30" w14:textId="77777777" w:rsidR="001C784B" w:rsidRPr="00297A65" w:rsidRDefault="001C784B" w:rsidP="001C784B">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8" w:type="dxa"/>
            <w:tcBorders>
              <w:left w:val="nil"/>
              <w:bottom w:val="nil"/>
              <w:right w:val="nil"/>
            </w:tcBorders>
            <w:vAlign w:val="bottom"/>
          </w:tcPr>
          <w:p w14:paraId="75A4DBEB"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5095AC46"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left w:val="nil"/>
              <w:bottom w:val="nil"/>
              <w:right w:val="nil"/>
            </w:tcBorders>
            <w:vAlign w:val="bottom"/>
          </w:tcPr>
          <w:p w14:paraId="18FED478"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329CDAC"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left w:val="nil"/>
              <w:bottom w:val="nil"/>
              <w:right w:val="nil"/>
            </w:tcBorders>
            <w:vAlign w:val="bottom"/>
          </w:tcPr>
          <w:p w14:paraId="75C3FD4C" w14:textId="77777777"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7AD94731"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left w:val="nil"/>
              <w:bottom w:val="nil"/>
              <w:right w:val="nil"/>
            </w:tcBorders>
            <w:vAlign w:val="bottom"/>
          </w:tcPr>
          <w:p w14:paraId="7C8D1A02"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4C2BBEA1"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left w:val="nil"/>
              <w:bottom w:val="nil"/>
              <w:right w:val="nil"/>
            </w:tcBorders>
            <w:vAlign w:val="bottom"/>
          </w:tcPr>
          <w:p w14:paraId="453D02BA" w14:textId="77777777"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p>
        </w:tc>
      </w:tr>
      <w:tr w:rsidR="001C784B" w:rsidRPr="00297A65" w14:paraId="0B00E2C8" w14:textId="77777777" w:rsidTr="00CD7005">
        <w:tc>
          <w:tcPr>
            <w:tcW w:w="3422" w:type="dxa"/>
            <w:hideMark/>
          </w:tcPr>
          <w:p w14:paraId="67710F53" w14:textId="77777777" w:rsidR="001C784B" w:rsidRPr="00297A65" w:rsidRDefault="001C784B" w:rsidP="001C784B">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78" w:type="dxa"/>
            <w:vAlign w:val="bottom"/>
          </w:tcPr>
          <w:p w14:paraId="7765E3BA" w14:textId="7101F85E"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6,852</w:t>
            </w:r>
          </w:p>
        </w:tc>
        <w:tc>
          <w:tcPr>
            <w:tcW w:w="274" w:type="dxa"/>
            <w:vAlign w:val="bottom"/>
          </w:tcPr>
          <w:p w14:paraId="1ADE4B16"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CF34FDA" w14:textId="73A2340B"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7D4B3542"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494727BA" w14:textId="30B37A9D"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6,852</w:t>
            </w:r>
          </w:p>
        </w:tc>
        <w:tc>
          <w:tcPr>
            <w:tcW w:w="274" w:type="dxa"/>
            <w:vAlign w:val="bottom"/>
          </w:tcPr>
          <w:p w14:paraId="49CBE30F"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DD2A425" w14:textId="7073B32C"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04EFF64A"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04C81601" w14:textId="21AD8C88"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6,852</w:t>
            </w:r>
          </w:p>
        </w:tc>
      </w:tr>
      <w:tr w:rsidR="001C784B" w:rsidRPr="00297A65" w14:paraId="4CFC6ABF" w14:textId="77777777" w:rsidTr="00CD7005">
        <w:tc>
          <w:tcPr>
            <w:tcW w:w="3422" w:type="dxa"/>
            <w:hideMark/>
          </w:tcPr>
          <w:p w14:paraId="3C08D1E5" w14:textId="77777777" w:rsidR="001C784B" w:rsidRPr="00297A65" w:rsidRDefault="001C784B" w:rsidP="001C784B">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8" w:type="dxa"/>
            <w:vAlign w:val="bottom"/>
          </w:tcPr>
          <w:p w14:paraId="396923B8" w14:textId="19F506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2,861</w:t>
            </w:r>
          </w:p>
        </w:tc>
        <w:tc>
          <w:tcPr>
            <w:tcW w:w="274" w:type="dxa"/>
            <w:vAlign w:val="bottom"/>
          </w:tcPr>
          <w:p w14:paraId="118C2868"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8F6DA19" w14:textId="6805BA8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4119D363"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16CF62CC" w14:textId="3ED1A8D5"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2,861</w:t>
            </w:r>
          </w:p>
        </w:tc>
        <w:tc>
          <w:tcPr>
            <w:tcW w:w="274" w:type="dxa"/>
            <w:vAlign w:val="bottom"/>
          </w:tcPr>
          <w:p w14:paraId="2D0DD9D1"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0769F920" w14:textId="0C46BA6A"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0786FE12"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60CDA9EA" w14:textId="106A2F7B"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2,861</w:t>
            </w:r>
          </w:p>
        </w:tc>
      </w:tr>
      <w:tr w:rsidR="001C784B" w:rsidRPr="00297A65" w14:paraId="270A6545" w14:textId="77777777" w:rsidTr="0039683D">
        <w:tc>
          <w:tcPr>
            <w:tcW w:w="3422" w:type="dxa"/>
            <w:hideMark/>
          </w:tcPr>
          <w:p w14:paraId="0A97FB14" w14:textId="0EB67916" w:rsidR="001C784B" w:rsidRPr="00297A65" w:rsidRDefault="001C784B" w:rsidP="001C784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tcPr>
          <w:p w14:paraId="0387F201" w14:textId="54AC3349"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9,713</w:t>
            </w:r>
          </w:p>
        </w:tc>
        <w:tc>
          <w:tcPr>
            <w:tcW w:w="274" w:type="dxa"/>
          </w:tcPr>
          <w:p w14:paraId="115BCBA2"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099FD355" w14:textId="6D385ACC"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sidRPr="00E674B1">
              <w:rPr>
                <w:rFonts w:ascii="CordiaUPC" w:hAnsi="CordiaUPC" w:cs="CordiaUPC"/>
                <w:b/>
                <w:bCs/>
                <w:sz w:val="26"/>
                <w:szCs w:val="26"/>
              </w:rPr>
              <w:t>-</w:t>
            </w:r>
          </w:p>
        </w:tc>
        <w:tc>
          <w:tcPr>
            <w:tcW w:w="273" w:type="dxa"/>
          </w:tcPr>
          <w:p w14:paraId="537B104F"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332D9BE3" w14:textId="260037CD"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9,713</w:t>
            </w:r>
          </w:p>
        </w:tc>
        <w:tc>
          <w:tcPr>
            <w:tcW w:w="274" w:type="dxa"/>
          </w:tcPr>
          <w:p w14:paraId="77C23099"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6FCF5551" w14:textId="71697854"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sidRPr="00E674B1">
              <w:rPr>
                <w:rFonts w:ascii="CordiaUPC" w:hAnsi="CordiaUPC" w:cs="CordiaUPC"/>
                <w:b/>
                <w:bCs/>
                <w:sz w:val="26"/>
                <w:szCs w:val="26"/>
              </w:rPr>
              <w:t>-</w:t>
            </w:r>
          </w:p>
        </w:tc>
        <w:tc>
          <w:tcPr>
            <w:tcW w:w="270" w:type="dxa"/>
          </w:tcPr>
          <w:p w14:paraId="0008E876"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70CA96DC" w14:textId="763A2BF1"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9,713</w:t>
            </w:r>
          </w:p>
        </w:tc>
      </w:tr>
      <w:tr w:rsidR="001C784B" w:rsidRPr="00297A65" w14:paraId="29F50708" w14:textId="77777777" w:rsidTr="0039683D">
        <w:tc>
          <w:tcPr>
            <w:tcW w:w="3422" w:type="dxa"/>
            <w:hideMark/>
          </w:tcPr>
          <w:p w14:paraId="54DBC62E" w14:textId="7E57B1B0" w:rsidR="001C784B" w:rsidRPr="00297A65" w:rsidRDefault="001C784B" w:rsidP="001C784B">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0E4EC2CF" w14:textId="05489607"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7E94287B"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14E1FA1C" w14:textId="4CB047C2"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3C44CEBA" w14:textId="77777777" w:rsidR="001C784B" w:rsidRPr="00297A65" w:rsidRDefault="001C784B" w:rsidP="001C784B">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36BB8525" w14:textId="21BDC6AE" w:rsidR="001C784B" w:rsidRPr="00297A65" w:rsidRDefault="001C784B" w:rsidP="001C784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2EFB288"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50A1004B" w14:textId="087BB59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4B9524DF" w14:textId="77777777" w:rsidR="001C784B" w:rsidRPr="00297A65" w:rsidRDefault="001C784B" w:rsidP="001C784B">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33B460DF" w14:textId="0CF21410" w:rsidR="001C784B" w:rsidRPr="00297A65" w:rsidRDefault="001C784B" w:rsidP="001C784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1C784B" w:rsidRPr="00297A65" w14:paraId="111228BC" w14:textId="77777777" w:rsidTr="009212B8">
        <w:tc>
          <w:tcPr>
            <w:tcW w:w="3422" w:type="dxa"/>
            <w:hideMark/>
          </w:tcPr>
          <w:p w14:paraId="381B8457" w14:textId="4C9FF5F0" w:rsidR="001C784B" w:rsidRPr="00297A65" w:rsidRDefault="001C784B" w:rsidP="001C784B">
            <w:pPr>
              <w:suppressAutoHyphens/>
              <w:spacing w:line="240" w:lineRule="exact"/>
              <w:ind w:left="344" w:right="-90" w:hanging="16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78" w:type="dxa"/>
            <w:vAlign w:val="bottom"/>
          </w:tcPr>
          <w:p w14:paraId="12B0CD8F" w14:textId="649EA8E1"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79,623</w:t>
            </w:r>
          </w:p>
        </w:tc>
        <w:tc>
          <w:tcPr>
            <w:tcW w:w="274" w:type="dxa"/>
            <w:vAlign w:val="bottom"/>
          </w:tcPr>
          <w:p w14:paraId="23CA9329"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D7C45D1" w14:textId="35C1A3C5"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38F2611"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75B4040F" w14:textId="60B482D9"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79,623</w:t>
            </w:r>
          </w:p>
        </w:tc>
        <w:tc>
          <w:tcPr>
            <w:tcW w:w="274" w:type="dxa"/>
            <w:vAlign w:val="bottom"/>
          </w:tcPr>
          <w:p w14:paraId="160CA1E5"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DAB9E23" w14:textId="080CA736"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3BDE9DA6"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6652C9BC" w14:textId="68777711"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79,623</w:t>
            </w:r>
          </w:p>
        </w:tc>
      </w:tr>
      <w:tr w:rsidR="001C784B" w:rsidRPr="00297A65" w14:paraId="0D8661E2" w14:textId="77777777" w:rsidTr="009739AE">
        <w:tc>
          <w:tcPr>
            <w:tcW w:w="3422" w:type="dxa"/>
            <w:hideMark/>
          </w:tcPr>
          <w:p w14:paraId="00B17C4F" w14:textId="46131B91" w:rsidR="001C784B" w:rsidRPr="00297A65" w:rsidRDefault="001C784B" w:rsidP="001C784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78" w:type="dxa"/>
            <w:vAlign w:val="bottom"/>
          </w:tcPr>
          <w:p w14:paraId="33FA852B" w14:textId="4A1FA6B6"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515</w:t>
            </w:r>
          </w:p>
        </w:tc>
        <w:tc>
          <w:tcPr>
            <w:tcW w:w="274" w:type="dxa"/>
            <w:vAlign w:val="bottom"/>
          </w:tcPr>
          <w:p w14:paraId="2CD38B61"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A96D587" w14:textId="3B4B5E4C"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78A709A"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350E89EE" w14:textId="556D5CB4"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4" w:type="dxa"/>
            <w:vAlign w:val="bottom"/>
          </w:tcPr>
          <w:p w14:paraId="09CE3BF7"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47DF37AA" w14:textId="5F8A5016"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515</w:t>
            </w:r>
          </w:p>
        </w:tc>
        <w:tc>
          <w:tcPr>
            <w:tcW w:w="270" w:type="dxa"/>
            <w:vAlign w:val="bottom"/>
          </w:tcPr>
          <w:p w14:paraId="596752CB"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6BE00E02" w14:textId="582F4F02"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515</w:t>
            </w:r>
          </w:p>
        </w:tc>
      </w:tr>
      <w:tr w:rsidR="001C784B" w:rsidRPr="00297A65" w14:paraId="37A4302F" w14:textId="77777777" w:rsidTr="009739AE">
        <w:tc>
          <w:tcPr>
            <w:tcW w:w="3422" w:type="dxa"/>
            <w:hideMark/>
          </w:tcPr>
          <w:p w14:paraId="7765D804" w14:textId="5FFEE3E6" w:rsidR="001C784B" w:rsidRPr="00297A65" w:rsidRDefault="001C784B" w:rsidP="001C784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191D0525" w14:textId="29F6D299"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80,138</w:t>
            </w:r>
          </w:p>
        </w:tc>
        <w:tc>
          <w:tcPr>
            <w:tcW w:w="274" w:type="dxa"/>
            <w:vAlign w:val="bottom"/>
          </w:tcPr>
          <w:p w14:paraId="095B214E"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8195E0B" w14:textId="7CFA0D5F"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50398205"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493DD23B" w14:textId="1FDFF4E4"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79,623</w:t>
            </w:r>
          </w:p>
        </w:tc>
        <w:tc>
          <w:tcPr>
            <w:tcW w:w="274" w:type="dxa"/>
            <w:vAlign w:val="bottom"/>
          </w:tcPr>
          <w:p w14:paraId="63B70829"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7FC0E7DB" w14:textId="6DC2A093"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515</w:t>
            </w:r>
          </w:p>
        </w:tc>
        <w:tc>
          <w:tcPr>
            <w:tcW w:w="270" w:type="dxa"/>
            <w:vAlign w:val="bottom"/>
          </w:tcPr>
          <w:p w14:paraId="268BAA08"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5706B6EB" w14:textId="5E9707C2"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sidRPr="00E674B1">
              <w:rPr>
                <w:rFonts w:ascii="CordiaUPC" w:hAnsi="CordiaUPC" w:cs="CordiaUPC"/>
                <w:b/>
                <w:bCs/>
                <w:color w:val="000000"/>
                <w:sz w:val="26"/>
                <w:szCs w:val="26"/>
              </w:rPr>
              <w:t>80,138</w:t>
            </w:r>
          </w:p>
        </w:tc>
      </w:tr>
      <w:tr w:rsidR="001C784B" w:rsidRPr="00297A65" w14:paraId="12D15805" w14:textId="77777777" w:rsidTr="00F05E14">
        <w:tc>
          <w:tcPr>
            <w:tcW w:w="3422" w:type="dxa"/>
            <w:hideMark/>
          </w:tcPr>
          <w:p w14:paraId="30D95A9C" w14:textId="5251529A" w:rsidR="001C784B" w:rsidRPr="00297A65" w:rsidRDefault="001C784B" w:rsidP="001C784B">
            <w:pPr>
              <w:suppressAutoHyphens/>
              <w:spacing w:line="240" w:lineRule="exact"/>
              <w:ind w:left="209" w:right="-90" w:hanging="18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1D75DCDA" w14:textId="63118E18"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688,614</w:t>
            </w:r>
          </w:p>
        </w:tc>
        <w:tc>
          <w:tcPr>
            <w:tcW w:w="274" w:type="dxa"/>
            <w:vAlign w:val="bottom"/>
          </w:tcPr>
          <w:p w14:paraId="4DA66A4A"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4488396" w14:textId="338508C9" w:rsidR="001C784B" w:rsidRPr="00297A65" w:rsidRDefault="001C784B" w:rsidP="001C784B">
            <w:pPr>
              <w:tabs>
                <w:tab w:val="decimal" w:pos="699"/>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6CECB7C7"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50534687" w14:textId="11AEC73C"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688,614</w:t>
            </w:r>
          </w:p>
        </w:tc>
        <w:tc>
          <w:tcPr>
            <w:tcW w:w="274" w:type="dxa"/>
            <w:vAlign w:val="bottom"/>
          </w:tcPr>
          <w:p w14:paraId="25C57EFD"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24A57080" w14:textId="791E15D2"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79D9A800"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2E0F0F79" w14:textId="12380F01"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688,614</w:t>
            </w:r>
          </w:p>
        </w:tc>
      </w:tr>
      <w:tr w:rsidR="001C784B" w:rsidRPr="00297A65" w14:paraId="250E146E" w14:textId="77777777" w:rsidTr="0039683D">
        <w:tc>
          <w:tcPr>
            <w:tcW w:w="3422" w:type="dxa"/>
            <w:hideMark/>
          </w:tcPr>
          <w:p w14:paraId="042A811A" w14:textId="31B723CC" w:rsidR="001C784B" w:rsidRPr="00297A65" w:rsidRDefault="001C784B" w:rsidP="001C784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tcPr>
          <w:p w14:paraId="6DA76848" w14:textId="0BA45AA1"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784,770</w:t>
            </w:r>
          </w:p>
        </w:tc>
        <w:tc>
          <w:tcPr>
            <w:tcW w:w="274" w:type="dxa"/>
          </w:tcPr>
          <w:p w14:paraId="4A5887F1"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tcPr>
          <w:p w14:paraId="41641712" w14:textId="3B358DFB" w:rsidR="001C784B" w:rsidRPr="00297A65" w:rsidRDefault="001C784B" w:rsidP="001C784B">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tcPr>
          <w:p w14:paraId="37D5E44F"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23A46B37" w14:textId="1094B891" w:rsidR="001C784B" w:rsidRPr="00297A65" w:rsidRDefault="001C784B" w:rsidP="001C784B">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784,104</w:t>
            </w:r>
          </w:p>
        </w:tc>
        <w:tc>
          <w:tcPr>
            <w:tcW w:w="274" w:type="dxa"/>
          </w:tcPr>
          <w:p w14:paraId="75B1DF84"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43D8B02E" w14:textId="3479591C"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666</w:t>
            </w:r>
          </w:p>
        </w:tc>
        <w:tc>
          <w:tcPr>
            <w:tcW w:w="270" w:type="dxa"/>
          </w:tcPr>
          <w:p w14:paraId="6AEBBDD5"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70DE8E82" w14:textId="2E5C571F" w:rsidR="001C784B" w:rsidRPr="00297A65" w:rsidRDefault="001C784B" w:rsidP="001C784B">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784,770</w:t>
            </w:r>
          </w:p>
        </w:tc>
      </w:tr>
      <w:tr w:rsidR="001C784B" w:rsidRPr="00297A65" w14:paraId="3C515152" w14:textId="77777777" w:rsidTr="0039683D">
        <w:tc>
          <w:tcPr>
            <w:tcW w:w="3422" w:type="dxa"/>
          </w:tcPr>
          <w:p w14:paraId="38D227C8" w14:textId="6277D7E3" w:rsidR="001C784B" w:rsidRPr="00297A65" w:rsidRDefault="001C784B" w:rsidP="001C784B">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714CFFBE" w14:textId="2AA21B19"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1FBFEEE"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2B6FC14F" w14:textId="27F65CAF" w:rsidR="001C784B" w:rsidRPr="00297A65" w:rsidRDefault="001C784B" w:rsidP="001C784B">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7957CD29"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38669974" w14:textId="314E6DCE" w:rsidR="001C784B" w:rsidRPr="00297A65" w:rsidRDefault="001C784B" w:rsidP="001C784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319BED9"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1DBB5E28" w14:textId="28D75593"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3817D769"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05AF9770" w14:textId="67FAA4CB" w:rsidR="001C784B" w:rsidRPr="00297A65" w:rsidRDefault="001C784B" w:rsidP="001C784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1C784B" w:rsidRPr="00297A65" w14:paraId="24520027" w14:textId="77777777" w:rsidTr="0039683D">
        <w:tc>
          <w:tcPr>
            <w:tcW w:w="3422" w:type="dxa"/>
            <w:hideMark/>
          </w:tcPr>
          <w:p w14:paraId="28327589" w14:textId="1590E906" w:rsidR="001C784B" w:rsidRPr="00297A65" w:rsidRDefault="001C784B" w:rsidP="001C784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8" w:type="dxa"/>
          </w:tcPr>
          <w:p w14:paraId="32D3DDBD" w14:textId="75A94A2B"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4EE74C1"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4B01C277" w14:textId="7A8F4356" w:rsidR="001C784B" w:rsidRPr="00297A65" w:rsidRDefault="001C784B" w:rsidP="001C784B">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1D8E2B78"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72266512" w14:textId="651733D9" w:rsidR="001C784B" w:rsidRPr="00297A65" w:rsidRDefault="001C784B" w:rsidP="001C784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6005282"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156A1F85" w14:textId="462D048B"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2347E013"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176BF991" w14:textId="481413E0" w:rsidR="001C784B" w:rsidRPr="00297A65" w:rsidRDefault="001C784B" w:rsidP="001C784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1C784B" w:rsidRPr="00297A65" w14:paraId="130ACAC6" w14:textId="77777777" w:rsidTr="009739AE">
        <w:tc>
          <w:tcPr>
            <w:tcW w:w="3422" w:type="dxa"/>
          </w:tcPr>
          <w:p w14:paraId="78DC8ECA" w14:textId="5BC513D6" w:rsidR="001C784B" w:rsidRPr="00297A65" w:rsidRDefault="001C784B" w:rsidP="001C784B">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78" w:type="dxa"/>
            <w:vAlign w:val="bottom"/>
          </w:tcPr>
          <w:p w14:paraId="405EC52F" w14:textId="1CD0DF46"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860,264</w:t>
            </w:r>
          </w:p>
        </w:tc>
        <w:tc>
          <w:tcPr>
            <w:tcW w:w="274" w:type="dxa"/>
            <w:vAlign w:val="bottom"/>
          </w:tcPr>
          <w:p w14:paraId="0EBF61D6"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F190656" w14:textId="1412534E"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vAlign w:val="bottom"/>
          </w:tcPr>
          <w:p w14:paraId="5E1508E7"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680362D4" w14:textId="1E1286C5"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860,248</w:t>
            </w:r>
          </w:p>
        </w:tc>
        <w:tc>
          <w:tcPr>
            <w:tcW w:w="274" w:type="dxa"/>
            <w:vAlign w:val="bottom"/>
          </w:tcPr>
          <w:p w14:paraId="64F341D8"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6331EBB6" w14:textId="47C8E638"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0D2C82B5"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F9F0835" w14:textId="0134C418"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860,248</w:t>
            </w:r>
          </w:p>
        </w:tc>
      </w:tr>
      <w:tr w:rsidR="001C784B" w:rsidRPr="00297A65" w14:paraId="3F8596F4" w14:textId="77777777" w:rsidTr="00CD7005">
        <w:tc>
          <w:tcPr>
            <w:tcW w:w="3422" w:type="dxa"/>
          </w:tcPr>
          <w:p w14:paraId="2011C89A" w14:textId="377F15AB" w:rsidR="001C784B" w:rsidRPr="00297A65" w:rsidRDefault="001C784B" w:rsidP="001C784B">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liabilities designated at FVTPL</w:t>
            </w:r>
          </w:p>
        </w:tc>
        <w:tc>
          <w:tcPr>
            <w:tcW w:w="1078" w:type="dxa"/>
            <w:vAlign w:val="bottom"/>
          </w:tcPr>
          <w:p w14:paraId="65497809" w14:textId="605386B6" w:rsidR="001C784B" w:rsidRPr="00297A65" w:rsidRDefault="001C784B" w:rsidP="001C784B">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436</w:t>
            </w:r>
          </w:p>
        </w:tc>
        <w:tc>
          <w:tcPr>
            <w:tcW w:w="274" w:type="dxa"/>
            <w:vAlign w:val="bottom"/>
          </w:tcPr>
          <w:p w14:paraId="4E8EE508"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5AF55618" w14:textId="7F63E495" w:rsidR="001C784B" w:rsidRPr="00297A65" w:rsidRDefault="001C784B" w:rsidP="001C784B">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vAlign w:val="bottom"/>
          </w:tcPr>
          <w:p w14:paraId="10F4D008"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vAlign w:val="bottom"/>
          </w:tcPr>
          <w:p w14:paraId="1ADD794F" w14:textId="36452616" w:rsidR="001C784B" w:rsidRPr="00297A65" w:rsidRDefault="001C784B" w:rsidP="001C784B">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436</w:t>
            </w:r>
          </w:p>
        </w:tc>
        <w:tc>
          <w:tcPr>
            <w:tcW w:w="274" w:type="dxa"/>
            <w:vAlign w:val="bottom"/>
          </w:tcPr>
          <w:p w14:paraId="3D837A3B"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77F4FB8D" w14:textId="15D2DA82" w:rsidR="001C784B" w:rsidRPr="00297A65" w:rsidRDefault="001C784B" w:rsidP="001C784B">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0C63536D"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vAlign w:val="bottom"/>
          </w:tcPr>
          <w:p w14:paraId="5984322C" w14:textId="55156FC3" w:rsidR="001C784B" w:rsidRPr="00297A65" w:rsidRDefault="001C784B" w:rsidP="001C784B">
            <w:pPr>
              <w:tabs>
                <w:tab w:val="decimal" w:pos="77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436</w:t>
            </w:r>
          </w:p>
        </w:tc>
      </w:tr>
      <w:tr w:rsidR="001C784B" w:rsidRPr="00297A65" w14:paraId="71D2BFE2" w14:textId="77777777" w:rsidTr="00CD7005">
        <w:tc>
          <w:tcPr>
            <w:tcW w:w="3422" w:type="dxa"/>
          </w:tcPr>
          <w:p w14:paraId="70DD7D4A" w14:textId="654C2D91" w:rsidR="001C784B" w:rsidRPr="00297A65" w:rsidRDefault="001C784B" w:rsidP="001C784B">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8" w:type="dxa"/>
            <w:vAlign w:val="bottom"/>
          </w:tcPr>
          <w:p w14:paraId="7C1C71D8"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6A48764F"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78EFA4DD"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1C94AF45"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0F149CA5" w14:textId="77777777"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24CA30B9"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BBBE752"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72A624E1"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6AE1C1C0" w14:textId="77777777"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p>
        </w:tc>
      </w:tr>
      <w:tr w:rsidR="001C784B" w:rsidRPr="00297A65" w14:paraId="062DB4DE" w14:textId="77777777" w:rsidTr="00CD7005">
        <w:tc>
          <w:tcPr>
            <w:tcW w:w="3422" w:type="dxa"/>
          </w:tcPr>
          <w:p w14:paraId="5885E7E8" w14:textId="0DD99C6B" w:rsidR="001C784B" w:rsidRPr="00297A65" w:rsidRDefault="001C784B" w:rsidP="001C784B">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8" w:type="dxa"/>
            <w:vAlign w:val="bottom"/>
          </w:tcPr>
          <w:p w14:paraId="241E9FD3" w14:textId="326D7112"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5,423</w:t>
            </w:r>
          </w:p>
        </w:tc>
        <w:tc>
          <w:tcPr>
            <w:tcW w:w="274" w:type="dxa"/>
            <w:vAlign w:val="bottom"/>
          </w:tcPr>
          <w:p w14:paraId="45E634BF"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B826E16" w14:textId="2B97823A"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45C60EA5"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5A2CA2D0" w14:textId="6E6BB7DF"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5,423</w:t>
            </w:r>
          </w:p>
        </w:tc>
        <w:tc>
          <w:tcPr>
            <w:tcW w:w="274" w:type="dxa"/>
            <w:vAlign w:val="bottom"/>
          </w:tcPr>
          <w:p w14:paraId="7D6EDB5A"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0E20B13" w14:textId="3579C6D2"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1ACFA9A7"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2BAC25AA" w14:textId="1BCD33D8"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5,423</w:t>
            </w:r>
          </w:p>
        </w:tc>
      </w:tr>
      <w:tr w:rsidR="001C784B" w:rsidRPr="00297A65" w14:paraId="13F30BC6" w14:textId="77777777" w:rsidTr="00CD7005">
        <w:tc>
          <w:tcPr>
            <w:tcW w:w="3422" w:type="dxa"/>
            <w:hideMark/>
          </w:tcPr>
          <w:p w14:paraId="02FCE7BC" w14:textId="7CF21767" w:rsidR="001C784B" w:rsidRPr="00297A65" w:rsidRDefault="001C784B" w:rsidP="001C784B">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8" w:type="dxa"/>
            <w:tcBorders>
              <w:bottom w:val="single" w:sz="4" w:space="0" w:color="auto"/>
            </w:tcBorders>
            <w:vAlign w:val="bottom"/>
          </w:tcPr>
          <w:p w14:paraId="3B52C9A6" w14:textId="2A4A98DF"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2,823</w:t>
            </w:r>
          </w:p>
        </w:tc>
        <w:tc>
          <w:tcPr>
            <w:tcW w:w="274" w:type="dxa"/>
            <w:vAlign w:val="bottom"/>
          </w:tcPr>
          <w:p w14:paraId="720EC18B"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vAlign w:val="bottom"/>
          </w:tcPr>
          <w:p w14:paraId="3B23D2FA" w14:textId="0AD76DB8"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3" w:type="dxa"/>
            <w:vAlign w:val="bottom"/>
          </w:tcPr>
          <w:p w14:paraId="6861A6CC"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bottom w:val="single" w:sz="4" w:space="0" w:color="auto"/>
            </w:tcBorders>
            <w:vAlign w:val="bottom"/>
          </w:tcPr>
          <w:p w14:paraId="0548C21F" w14:textId="0598E2FF" w:rsidR="001C784B" w:rsidRPr="00297A65" w:rsidRDefault="001C784B" w:rsidP="001C784B">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2,823</w:t>
            </w:r>
          </w:p>
        </w:tc>
        <w:tc>
          <w:tcPr>
            <w:tcW w:w="274" w:type="dxa"/>
            <w:vAlign w:val="bottom"/>
          </w:tcPr>
          <w:p w14:paraId="534BC2DA"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bottom w:val="single" w:sz="4" w:space="0" w:color="auto"/>
            </w:tcBorders>
            <w:vAlign w:val="bottom"/>
          </w:tcPr>
          <w:p w14:paraId="1C7F09C0" w14:textId="5548F81F"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0" w:type="dxa"/>
            <w:vAlign w:val="bottom"/>
          </w:tcPr>
          <w:p w14:paraId="50A5DB72"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bottom w:val="single" w:sz="4" w:space="0" w:color="auto"/>
            </w:tcBorders>
            <w:vAlign w:val="bottom"/>
          </w:tcPr>
          <w:p w14:paraId="05E0964F" w14:textId="6B63B2E6" w:rsidR="001C784B" w:rsidRPr="00297A65" w:rsidRDefault="001C784B" w:rsidP="001C784B">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2,823</w:t>
            </w:r>
          </w:p>
        </w:tc>
      </w:tr>
      <w:tr w:rsidR="001C784B" w:rsidRPr="00297A65" w14:paraId="59E5AE08" w14:textId="77777777" w:rsidTr="00CD7005">
        <w:tc>
          <w:tcPr>
            <w:tcW w:w="3422" w:type="dxa"/>
            <w:hideMark/>
          </w:tcPr>
          <w:p w14:paraId="6E1771CF" w14:textId="28D0C331" w:rsidR="001C784B" w:rsidRPr="00297A65" w:rsidRDefault="001C784B" w:rsidP="001C784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vAlign w:val="bottom"/>
          </w:tcPr>
          <w:p w14:paraId="14760BF6" w14:textId="6AD30223"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8,246</w:t>
            </w:r>
          </w:p>
        </w:tc>
        <w:tc>
          <w:tcPr>
            <w:tcW w:w="274" w:type="dxa"/>
            <w:vAlign w:val="bottom"/>
          </w:tcPr>
          <w:p w14:paraId="0FB5964A"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44535805" w14:textId="3C05D7CD"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4C648810"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47C4BC42" w14:textId="47349A48"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8,246</w:t>
            </w:r>
          </w:p>
        </w:tc>
        <w:tc>
          <w:tcPr>
            <w:tcW w:w="274" w:type="dxa"/>
            <w:vAlign w:val="bottom"/>
          </w:tcPr>
          <w:p w14:paraId="6176FFC6"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2D3F39EE" w14:textId="480F8895"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6D9E219F"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667CB982" w14:textId="16F7A076" w:rsidR="001C784B" w:rsidRPr="00297A65" w:rsidRDefault="001C784B" w:rsidP="001C784B">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8,246</w:t>
            </w:r>
          </w:p>
        </w:tc>
      </w:tr>
      <w:tr w:rsidR="001C784B" w:rsidRPr="00297A65" w14:paraId="63461731" w14:textId="77777777" w:rsidTr="00CD7005">
        <w:tc>
          <w:tcPr>
            <w:tcW w:w="3422" w:type="dxa"/>
          </w:tcPr>
          <w:p w14:paraId="625B261C" w14:textId="5117CAB1" w:rsidR="001C784B" w:rsidRPr="00297A65" w:rsidRDefault="001C784B" w:rsidP="001C784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vAlign w:val="bottom"/>
          </w:tcPr>
          <w:p w14:paraId="5DD1F98E" w14:textId="34D38AA9" w:rsidR="001C784B" w:rsidRPr="00297A65" w:rsidRDefault="001C784B" w:rsidP="001C784B">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75,511</w:t>
            </w:r>
          </w:p>
        </w:tc>
        <w:tc>
          <w:tcPr>
            <w:tcW w:w="274" w:type="dxa"/>
            <w:vAlign w:val="bottom"/>
          </w:tcPr>
          <w:p w14:paraId="5B5FA050"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7E961432" w14:textId="327B4D49"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vAlign w:val="bottom"/>
          </w:tcPr>
          <w:p w14:paraId="5E91BB06"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17C0AE92" w14:textId="3F50C5D5" w:rsidR="001C784B" w:rsidRPr="00297A65" w:rsidRDefault="001C784B" w:rsidP="001C784B">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78,396</w:t>
            </w:r>
          </w:p>
        </w:tc>
        <w:tc>
          <w:tcPr>
            <w:tcW w:w="274" w:type="dxa"/>
            <w:vAlign w:val="bottom"/>
          </w:tcPr>
          <w:p w14:paraId="55F5E543"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55692D74" w14:textId="18C24DD4" w:rsidR="001C784B" w:rsidRPr="00297A65" w:rsidRDefault="001C784B" w:rsidP="001C784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3F01AD7B"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3E692891" w14:textId="7130827F" w:rsidR="001C784B" w:rsidRPr="00297A65" w:rsidRDefault="001C784B" w:rsidP="001C784B">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78,396</w:t>
            </w:r>
          </w:p>
        </w:tc>
      </w:tr>
      <w:tr w:rsidR="001C784B" w:rsidRPr="00297A65" w14:paraId="32BF8161" w14:textId="77777777" w:rsidTr="00CD7005">
        <w:tc>
          <w:tcPr>
            <w:tcW w:w="3422" w:type="dxa"/>
            <w:hideMark/>
          </w:tcPr>
          <w:p w14:paraId="5B5241C5" w14:textId="12A4DA52" w:rsidR="001C784B" w:rsidRPr="00297A65" w:rsidRDefault="001C784B" w:rsidP="001C784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vAlign w:val="bottom"/>
          </w:tcPr>
          <w:p w14:paraId="7DB20CBD" w14:textId="6D0B4316"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944,457</w:t>
            </w:r>
          </w:p>
        </w:tc>
        <w:tc>
          <w:tcPr>
            <w:tcW w:w="274" w:type="dxa"/>
            <w:vAlign w:val="bottom"/>
          </w:tcPr>
          <w:p w14:paraId="329F9743" w14:textId="77777777" w:rsidR="001C784B" w:rsidRPr="00297A65" w:rsidRDefault="001C784B" w:rsidP="001C784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vAlign w:val="bottom"/>
          </w:tcPr>
          <w:p w14:paraId="2F7AAEB2" w14:textId="6419940F"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108CB5D6"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double" w:sz="4" w:space="0" w:color="auto"/>
              <w:right w:val="nil"/>
            </w:tcBorders>
            <w:vAlign w:val="bottom"/>
          </w:tcPr>
          <w:p w14:paraId="01289E0D" w14:textId="4451E109" w:rsidR="001C784B" w:rsidRPr="00297A65" w:rsidRDefault="001C784B" w:rsidP="001C784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947,326</w:t>
            </w:r>
          </w:p>
        </w:tc>
        <w:tc>
          <w:tcPr>
            <w:tcW w:w="274" w:type="dxa"/>
            <w:vAlign w:val="bottom"/>
          </w:tcPr>
          <w:p w14:paraId="0E43FAE5"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double" w:sz="4" w:space="0" w:color="auto"/>
              <w:right w:val="nil"/>
            </w:tcBorders>
            <w:vAlign w:val="bottom"/>
          </w:tcPr>
          <w:p w14:paraId="60FCD013" w14:textId="1432EB1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5DC746AC" w14:textId="77777777" w:rsidR="001C784B" w:rsidRPr="00297A65" w:rsidRDefault="001C784B" w:rsidP="001C784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vAlign w:val="bottom"/>
          </w:tcPr>
          <w:p w14:paraId="40EF2DDE" w14:textId="00719C83" w:rsidR="001C784B" w:rsidRPr="00297A65" w:rsidRDefault="001C784B" w:rsidP="001C784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947,326</w:t>
            </w:r>
          </w:p>
        </w:tc>
      </w:tr>
    </w:tbl>
    <w:p w14:paraId="2C1F86F1" w14:textId="77777777" w:rsidR="002161DF" w:rsidRPr="00207C8B" w:rsidRDefault="002161DF" w:rsidP="00207C8B">
      <w:pPr>
        <w:spacing w:line="240" w:lineRule="atLeast"/>
        <w:jc w:val="both"/>
        <w:rPr>
          <w:rFonts w:ascii="CordiaUPC" w:hAnsi="CordiaUPC" w:cs="CordiaUPC"/>
          <w:szCs w:val="22"/>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2161DF" w:rsidRPr="00297A65" w14:paraId="3E4B4792" w14:textId="77777777" w:rsidTr="007470AF">
        <w:trPr>
          <w:trHeight w:val="256"/>
          <w:tblHeader/>
        </w:trPr>
        <w:tc>
          <w:tcPr>
            <w:tcW w:w="3420" w:type="dxa"/>
          </w:tcPr>
          <w:p w14:paraId="24948F3B" w14:textId="77777777" w:rsidR="002161DF" w:rsidRPr="00297A65" w:rsidRDefault="002161DF" w:rsidP="007470AF">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72478F24" w14:textId="77777777" w:rsidR="002161DF" w:rsidRPr="00297A65" w:rsidRDefault="002161DF" w:rsidP="007470AF">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Consolidated</w:t>
            </w:r>
          </w:p>
        </w:tc>
      </w:tr>
      <w:tr w:rsidR="002161DF" w:rsidRPr="00297A65" w14:paraId="15CD4787" w14:textId="77777777" w:rsidTr="007470AF">
        <w:trPr>
          <w:trHeight w:val="256"/>
          <w:tblHeader/>
        </w:trPr>
        <w:tc>
          <w:tcPr>
            <w:tcW w:w="3420" w:type="dxa"/>
          </w:tcPr>
          <w:p w14:paraId="690590AA" w14:textId="77777777" w:rsidR="002161DF" w:rsidRPr="00297A65" w:rsidRDefault="002161DF" w:rsidP="007470AF">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58BC7CA" w14:textId="77777777" w:rsidR="002161DF" w:rsidRPr="00297A65" w:rsidRDefault="002161DF" w:rsidP="007470AF">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0" w:type="dxa"/>
          </w:tcPr>
          <w:p w14:paraId="2E7C57CA" w14:textId="77777777" w:rsidR="002161DF" w:rsidRPr="00297A65" w:rsidRDefault="002161DF" w:rsidP="007470AF">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7340BE31" w14:textId="77777777" w:rsidR="002161DF" w:rsidRPr="00297A65" w:rsidRDefault="002161DF" w:rsidP="007470AF">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2161DF" w:rsidRPr="00297A65" w14:paraId="204BF2D8" w14:textId="77777777" w:rsidTr="007470AF">
        <w:trPr>
          <w:trHeight w:val="200"/>
          <w:tblHeader/>
        </w:trPr>
        <w:tc>
          <w:tcPr>
            <w:tcW w:w="3420" w:type="dxa"/>
          </w:tcPr>
          <w:p w14:paraId="7F3DC4E7" w14:textId="77777777" w:rsidR="002161DF" w:rsidRPr="00297A65" w:rsidRDefault="002161DF" w:rsidP="007470AF">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FB7E154" w14:textId="77777777" w:rsidR="002161DF" w:rsidRPr="00297A65" w:rsidRDefault="002161DF" w:rsidP="007470AF">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0" w:type="dxa"/>
          </w:tcPr>
          <w:p w14:paraId="4C4C46D4" w14:textId="77777777" w:rsidR="002161DF" w:rsidRPr="00297A65" w:rsidRDefault="002161DF" w:rsidP="007470AF">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54621D6" w14:textId="77777777" w:rsidR="002161DF" w:rsidRPr="00297A65" w:rsidRDefault="002161DF" w:rsidP="007470AF">
            <w:pPr>
              <w:tabs>
                <w:tab w:val="decimal" w:pos="615"/>
              </w:tabs>
              <w:suppressAutoHyphens/>
              <w:spacing w:line="240" w:lineRule="exact"/>
              <w:ind w:left="-14"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0" w:type="dxa"/>
          </w:tcPr>
          <w:p w14:paraId="0E8CDB06"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CBB2535"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2</w:t>
            </w:r>
          </w:p>
        </w:tc>
        <w:tc>
          <w:tcPr>
            <w:tcW w:w="270" w:type="dxa"/>
          </w:tcPr>
          <w:p w14:paraId="428F4CA7"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E7C79D0"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3</w:t>
            </w:r>
          </w:p>
        </w:tc>
        <w:tc>
          <w:tcPr>
            <w:tcW w:w="270" w:type="dxa"/>
          </w:tcPr>
          <w:p w14:paraId="5859DD8E"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0A9564E2" w14:textId="77777777" w:rsidR="002161DF" w:rsidRPr="00297A65" w:rsidRDefault="002161DF" w:rsidP="007470AF">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Total</w:t>
            </w:r>
          </w:p>
        </w:tc>
      </w:tr>
      <w:tr w:rsidR="002161DF" w:rsidRPr="00297A65" w14:paraId="33C3CB62" w14:textId="77777777" w:rsidTr="007470AF">
        <w:trPr>
          <w:trHeight w:val="256"/>
          <w:tblHeader/>
        </w:trPr>
        <w:tc>
          <w:tcPr>
            <w:tcW w:w="3420" w:type="dxa"/>
          </w:tcPr>
          <w:p w14:paraId="1CAFF98D" w14:textId="77777777" w:rsidR="002161DF" w:rsidRPr="00297A65" w:rsidRDefault="002161DF" w:rsidP="007470AF">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60548BA" w14:textId="77777777" w:rsidR="002161DF" w:rsidRPr="00297A65" w:rsidRDefault="002161DF" w:rsidP="007470AF">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2161DF" w:rsidRPr="00297A65" w14:paraId="4958A50C" w14:textId="77777777" w:rsidTr="007470AF">
        <w:trPr>
          <w:trHeight w:val="256"/>
        </w:trPr>
        <w:tc>
          <w:tcPr>
            <w:tcW w:w="3420" w:type="dxa"/>
            <w:hideMark/>
          </w:tcPr>
          <w:p w14:paraId="795E30D6" w14:textId="4C7AEED4" w:rsidR="002161DF" w:rsidRPr="00297A65" w:rsidRDefault="002161DF" w:rsidP="007470AF">
            <w:pPr>
              <w:suppressAutoHyphens/>
              <w:spacing w:line="240" w:lineRule="exact"/>
              <w:ind w:left="164" w:right="-90" w:hanging="164"/>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C91C83">
              <w:rPr>
                <w:rFonts w:ascii="CordiaUPC" w:hAnsi="CordiaUPC" w:cs="CordiaUPC" w:hint="cs"/>
                <w:b/>
                <w:bCs/>
                <w:i/>
                <w:iCs/>
                <w:color w:val="000000"/>
                <w:sz w:val="26"/>
                <w:szCs w:val="26"/>
                <w:lang w:val="en-US" w:bidi="th-TH"/>
              </w:rPr>
              <w:t>3</w:t>
            </w:r>
            <w:r>
              <w:rPr>
                <w:rFonts w:ascii="CordiaUPC" w:hAnsi="CordiaUPC" w:cs="CordiaUPC"/>
                <w:b/>
                <w:bCs/>
                <w:i/>
                <w:iCs/>
                <w:color w:val="000000"/>
                <w:sz w:val="26"/>
                <w:szCs w:val="26"/>
                <w:lang w:val="en-US" w:bidi="th-TH"/>
              </w:rPr>
              <w:t>1 December 2020</w:t>
            </w:r>
          </w:p>
        </w:tc>
        <w:tc>
          <w:tcPr>
            <w:tcW w:w="1080" w:type="dxa"/>
          </w:tcPr>
          <w:p w14:paraId="2D847176" w14:textId="210450CD"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4D018F1D"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FDC1DCE"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A70529C"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521DFE4B"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3B151FE"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4A379CE"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E84A955"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260DF06"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2161DF" w:rsidRPr="00297A65" w14:paraId="1F40139A" w14:textId="77777777" w:rsidTr="007470AF">
        <w:trPr>
          <w:trHeight w:val="256"/>
        </w:trPr>
        <w:tc>
          <w:tcPr>
            <w:tcW w:w="3420" w:type="dxa"/>
            <w:hideMark/>
          </w:tcPr>
          <w:p w14:paraId="68C09C37" w14:textId="77777777" w:rsidR="002161DF" w:rsidRPr="00297A65" w:rsidRDefault="002161DF" w:rsidP="007470AF">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80" w:type="dxa"/>
          </w:tcPr>
          <w:p w14:paraId="4035E889"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F26A197"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812052F"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65DA222"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121C5D2" w14:textId="77777777" w:rsidR="002161DF" w:rsidRPr="00297A65" w:rsidRDefault="002161DF" w:rsidP="007470AF">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7AEF077"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D4BE3B7"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36BBF31"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792A13B" w14:textId="77777777" w:rsidR="002161DF" w:rsidRPr="00297A65" w:rsidRDefault="002161DF" w:rsidP="007470AF">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207C8B" w:rsidRPr="005B5DC1" w14:paraId="49372678" w14:textId="77777777" w:rsidTr="007470AF">
        <w:trPr>
          <w:trHeight w:val="256"/>
        </w:trPr>
        <w:tc>
          <w:tcPr>
            <w:tcW w:w="3420" w:type="dxa"/>
            <w:hideMark/>
          </w:tcPr>
          <w:p w14:paraId="783CB323"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80" w:type="dxa"/>
            <w:tcBorders>
              <w:top w:val="nil"/>
              <w:left w:val="nil"/>
              <w:right w:val="nil"/>
            </w:tcBorders>
          </w:tcPr>
          <w:p w14:paraId="4BB14EC2" w14:textId="7A803819" w:rsidR="00207C8B" w:rsidRPr="00297A65" w:rsidRDefault="00207C8B" w:rsidP="00207C8B">
            <w:pPr>
              <w:pStyle w:val="acctfourfigures"/>
              <w:tabs>
                <w:tab w:val="clear" w:pos="765"/>
                <w:tab w:val="decimal" w:pos="841"/>
              </w:tabs>
              <w:spacing w:line="240" w:lineRule="auto"/>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3,788</w:t>
            </w:r>
          </w:p>
        </w:tc>
        <w:tc>
          <w:tcPr>
            <w:tcW w:w="270" w:type="dxa"/>
          </w:tcPr>
          <w:p w14:paraId="6C274ADB"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3A6FA05B" w14:textId="23F51723"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67679301"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0B7F864D" w14:textId="0C855D8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3,414</w:t>
            </w:r>
          </w:p>
        </w:tc>
        <w:tc>
          <w:tcPr>
            <w:tcW w:w="270" w:type="dxa"/>
          </w:tcPr>
          <w:p w14:paraId="364FF1E5"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33FFA154" w14:textId="7361C647"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374</w:t>
            </w:r>
          </w:p>
        </w:tc>
        <w:tc>
          <w:tcPr>
            <w:tcW w:w="270" w:type="dxa"/>
          </w:tcPr>
          <w:p w14:paraId="70DCE3C3"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651A9E48" w14:textId="09008184" w:rsidR="00207C8B" w:rsidRPr="005B5DC1" w:rsidRDefault="00207C8B" w:rsidP="00207C8B">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3,788</w:t>
            </w:r>
          </w:p>
        </w:tc>
      </w:tr>
      <w:tr w:rsidR="00207C8B" w:rsidRPr="00297A65" w14:paraId="1FC4B683" w14:textId="77777777" w:rsidTr="007470AF">
        <w:trPr>
          <w:trHeight w:val="256"/>
        </w:trPr>
        <w:tc>
          <w:tcPr>
            <w:tcW w:w="3420" w:type="dxa"/>
            <w:hideMark/>
          </w:tcPr>
          <w:p w14:paraId="63CB9C2A"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80" w:type="dxa"/>
            <w:tcBorders>
              <w:left w:val="nil"/>
              <w:bottom w:val="nil"/>
              <w:right w:val="nil"/>
            </w:tcBorders>
          </w:tcPr>
          <w:p w14:paraId="1532D78B"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tcPr>
          <w:p w14:paraId="5A83B2A1"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0968C11A" w14:textId="77777777"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12C4CA88"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left w:val="nil"/>
              <w:bottom w:val="nil"/>
              <w:right w:val="nil"/>
            </w:tcBorders>
          </w:tcPr>
          <w:p w14:paraId="229A6CD8"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194E5F1B"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6EA350F8" w14:textId="77777777"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0A6622D9"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left w:val="nil"/>
              <w:bottom w:val="nil"/>
              <w:right w:val="nil"/>
            </w:tcBorders>
          </w:tcPr>
          <w:p w14:paraId="0B538FEA" w14:textId="77777777" w:rsidR="00207C8B" w:rsidRPr="00297A65" w:rsidRDefault="00207C8B" w:rsidP="00207C8B">
            <w:pPr>
              <w:suppressAutoHyphens/>
              <w:spacing w:line="240" w:lineRule="exact"/>
              <w:ind w:left="-14" w:right="-36"/>
              <w:rPr>
                <w:rFonts w:ascii="CordiaUPC" w:eastAsia="Times New Roman" w:hAnsi="CordiaUPC" w:cs="CordiaUPC"/>
                <w:b/>
                <w:bCs/>
                <w:sz w:val="26"/>
                <w:szCs w:val="26"/>
                <w:lang w:eastAsia="zh-CN"/>
              </w:rPr>
            </w:pPr>
          </w:p>
        </w:tc>
      </w:tr>
      <w:tr w:rsidR="00207C8B" w:rsidRPr="005B5DC1" w14:paraId="1B9D051D" w14:textId="77777777" w:rsidTr="007470AF">
        <w:trPr>
          <w:trHeight w:val="256"/>
        </w:trPr>
        <w:tc>
          <w:tcPr>
            <w:tcW w:w="3420" w:type="dxa"/>
            <w:hideMark/>
          </w:tcPr>
          <w:p w14:paraId="589A8366" w14:textId="77777777" w:rsidR="00207C8B" w:rsidRPr="00297A65" w:rsidRDefault="00207C8B" w:rsidP="00207C8B">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tcPr>
          <w:p w14:paraId="3AAFC8A8" w14:textId="737551D5"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7,402</w:t>
            </w:r>
          </w:p>
        </w:tc>
        <w:tc>
          <w:tcPr>
            <w:tcW w:w="270" w:type="dxa"/>
          </w:tcPr>
          <w:p w14:paraId="04B19E64"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D160F23" w14:textId="76D15103"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424F7D05"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E7BF158" w14:textId="571DCB03"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7,402</w:t>
            </w:r>
          </w:p>
        </w:tc>
        <w:tc>
          <w:tcPr>
            <w:tcW w:w="270" w:type="dxa"/>
          </w:tcPr>
          <w:p w14:paraId="73E6B693"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4F71E1C" w14:textId="2D0213B9"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474B09FD"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24CB0574" w14:textId="43BB6DAF" w:rsidR="00207C8B" w:rsidRPr="005B5DC1" w:rsidRDefault="00207C8B" w:rsidP="00207C8B">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7,402</w:t>
            </w:r>
          </w:p>
        </w:tc>
      </w:tr>
      <w:tr w:rsidR="00207C8B" w:rsidRPr="005B5DC1" w14:paraId="2286DE19" w14:textId="77777777" w:rsidTr="007470AF">
        <w:trPr>
          <w:trHeight w:val="256"/>
        </w:trPr>
        <w:tc>
          <w:tcPr>
            <w:tcW w:w="3420" w:type="dxa"/>
            <w:hideMark/>
          </w:tcPr>
          <w:p w14:paraId="71D9F86F" w14:textId="77777777" w:rsidR="00207C8B" w:rsidRPr="00297A65" w:rsidRDefault="00207C8B" w:rsidP="00207C8B">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Pr>
          <w:p w14:paraId="521C9E6D" w14:textId="086BA560"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4,557</w:t>
            </w:r>
          </w:p>
        </w:tc>
        <w:tc>
          <w:tcPr>
            <w:tcW w:w="270" w:type="dxa"/>
          </w:tcPr>
          <w:p w14:paraId="2EF6AF37"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8AC8EDF" w14:textId="24B3FC57"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1EF1DC34"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F996C8A" w14:textId="27E44C61"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4,557</w:t>
            </w:r>
          </w:p>
        </w:tc>
        <w:tc>
          <w:tcPr>
            <w:tcW w:w="270" w:type="dxa"/>
          </w:tcPr>
          <w:p w14:paraId="7BE5C611"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38EC7582" w14:textId="7C52F69B"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6264D577"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15E1CE2" w14:textId="15CBA28E" w:rsidR="00207C8B" w:rsidRPr="005B5DC1" w:rsidRDefault="00207C8B" w:rsidP="00207C8B">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4,557</w:t>
            </w:r>
          </w:p>
        </w:tc>
      </w:tr>
      <w:tr w:rsidR="00207C8B" w:rsidRPr="005B5DC1" w14:paraId="53C8A11A" w14:textId="77777777" w:rsidTr="007470AF">
        <w:trPr>
          <w:trHeight w:val="256"/>
        </w:trPr>
        <w:tc>
          <w:tcPr>
            <w:tcW w:w="3420" w:type="dxa"/>
            <w:hideMark/>
          </w:tcPr>
          <w:p w14:paraId="2B033050"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tcPr>
          <w:p w14:paraId="34612EA0" w14:textId="4027DA02"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sz w:val="26"/>
                <w:szCs w:val="26"/>
                <w:lang w:val="en-US"/>
              </w:rPr>
              <w:t>11,959</w:t>
            </w:r>
          </w:p>
        </w:tc>
        <w:tc>
          <w:tcPr>
            <w:tcW w:w="270" w:type="dxa"/>
          </w:tcPr>
          <w:p w14:paraId="0F46877F"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1FC8BEAC" w14:textId="53E34FF3"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sidRPr="001911AD">
              <w:rPr>
                <w:rFonts w:ascii="CordiaUPC" w:hAnsi="CordiaUPC" w:cs="CordiaUPC"/>
                <w:b/>
                <w:bCs/>
                <w:sz w:val="26"/>
                <w:szCs w:val="26"/>
              </w:rPr>
              <w:t>-</w:t>
            </w:r>
          </w:p>
        </w:tc>
        <w:tc>
          <w:tcPr>
            <w:tcW w:w="270" w:type="dxa"/>
          </w:tcPr>
          <w:p w14:paraId="7347946A"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1C158EBC" w14:textId="527EF338"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sz w:val="26"/>
                <w:szCs w:val="26"/>
                <w:lang w:val="en-US"/>
              </w:rPr>
              <w:t>11,959</w:t>
            </w:r>
          </w:p>
        </w:tc>
        <w:tc>
          <w:tcPr>
            <w:tcW w:w="270" w:type="dxa"/>
          </w:tcPr>
          <w:p w14:paraId="02118F41"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76B152A1" w14:textId="6B45924B"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sidRPr="001911AD">
              <w:rPr>
                <w:rFonts w:ascii="CordiaUPC" w:hAnsi="CordiaUPC" w:cs="CordiaUPC"/>
                <w:b/>
                <w:bCs/>
                <w:sz w:val="26"/>
                <w:szCs w:val="26"/>
              </w:rPr>
              <w:t>-</w:t>
            </w:r>
          </w:p>
        </w:tc>
        <w:tc>
          <w:tcPr>
            <w:tcW w:w="270" w:type="dxa"/>
          </w:tcPr>
          <w:p w14:paraId="0BBBD62B"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4013D469" w14:textId="670A371D" w:rsidR="00207C8B" w:rsidRPr="005B5DC1" w:rsidRDefault="00207C8B" w:rsidP="00207C8B">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11,959</w:t>
            </w:r>
          </w:p>
        </w:tc>
      </w:tr>
      <w:tr w:rsidR="00207C8B" w:rsidRPr="00297A65" w14:paraId="2FCD6295" w14:textId="77777777" w:rsidTr="007470AF">
        <w:trPr>
          <w:trHeight w:val="256"/>
        </w:trPr>
        <w:tc>
          <w:tcPr>
            <w:tcW w:w="3420" w:type="dxa"/>
            <w:hideMark/>
          </w:tcPr>
          <w:p w14:paraId="52D93DEF"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7329CB58"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56AE0C9"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103E5591" w14:textId="77777777"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2654749"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426C8A6B"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9070EF9"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7ED65A11" w14:textId="77777777"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04A48CC"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3CD76F16" w14:textId="77777777" w:rsidR="00207C8B" w:rsidRPr="00297A65" w:rsidRDefault="00207C8B" w:rsidP="00207C8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07C8B" w:rsidRPr="00297A65" w14:paraId="157D09E7" w14:textId="77777777" w:rsidTr="007470AF">
        <w:trPr>
          <w:trHeight w:val="256"/>
        </w:trPr>
        <w:tc>
          <w:tcPr>
            <w:tcW w:w="3420" w:type="dxa"/>
            <w:hideMark/>
          </w:tcPr>
          <w:p w14:paraId="754BA9D8" w14:textId="77777777" w:rsidR="00207C8B" w:rsidRPr="00297A65" w:rsidRDefault="00207C8B" w:rsidP="00207C8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AMC</w:t>
            </w:r>
          </w:p>
        </w:tc>
        <w:tc>
          <w:tcPr>
            <w:tcW w:w="1080" w:type="dxa"/>
          </w:tcPr>
          <w:p w14:paraId="0DF134B8" w14:textId="77777777" w:rsidR="00207C8B" w:rsidRDefault="00207C8B" w:rsidP="00207C8B">
            <w:pPr>
              <w:tabs>
                <w:tab w:val="decimal" w:pos="881"/>
              </w:tabs>
              <w:suppressAutoHyphens/>
              <w:spacing w:line="240" w:lineRule="exact"/>
              <w:ind w:left="-14" w:right="-86"/>
              <w:rPr>
                <w:rFonts w:ascii="CordiaUPC" w:hAnsi="CordiaUPC" w:cs="CordiaUPC"/>
                <w:sz w:val="26"/>
                <w:szCs w:val="26"/>
              </w:rPr>
            </w:pPr>
          </w:p>
          <w:p w14:paraId="72BFBAC0" w14:textId="798040DF"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621</w:t>
            </w:r>
          </w:p>
        </w:tc>
        <w:tc>
          <w:tcPr>
            <w:tcW w:w="270" w:type="dxa"/>
          </w:tcPr>
          <w:p w14:paraId="406C5E8C"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8459689" w14:textId="77777777" w:rsidR="00207C8B" w:rsidRDefault="00207C8B" w:rsidP="00207C8B">
            <w:pPr>
              <w:tabs>
                <w:tab w:val="decimal" w:pos="703"/>
              </w:tabs>
              <w:suppressAutoHyphens/>
              <w:spacing w:line="240" w:lineRule="exact"/>
              <w:ind w:left="-14" w:right="-86"/>
              <w:rPr>
                <w:rFonts w:ascii="CordiaUPC" w:hAnsi="CordiaUPC" w:cs="CordiaUPC"/>
                <w:sz w:val="26"/>
                <w:szCs w:val="26"/>
              </w:rPr>
            </w:pPr>
          </w:p>
          <w:p w14:paraId="1873F202" w14:textId="30ACD26C"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331805B4"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1114C1A" w14:textId="77777777" w:rsidR="00207C8B" w:rsidRDefault="00207C8B" w:rsidP="00207C8B">
            <w:pPr>
              <w:tabs>
                <w:tab w:val="decimal" w:pos="769"/>
              </w:tabs>
              <w:suppressAutoHyphens/>
              <w:spacing w:line="240" w:lineRule="exact"/>
              <w:ind w:left="-14" w:right="-86"/>
              <w:rPr>
                <w:rFonts w:ascii="CordiaUPC" w:hAnsi="CordiaUPC" w:cs="CordiaUPC"/>
                <w:sz w:val="26"/>
                <w:szCs w:val="26"/>
              </w:rPr>
            </w:pPr>
          </w:p>
          <w:p w14:paraId="3B9F8F1A" w14:textId="3FA17D9A"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677</w:t>
            </w:r>
          </w:p>
        </w:tc>
        <w:tc>
          <w:tcPr>
            <w:tcW w:w="270" w:type="dxa"/>
          </w:tcPr>
          <w:p w14:paraId="7341A193"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315C5609" w14:textId="77777777" w:rsidR="00207C8B"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p>
          <w:p w14:paraId="37E06908" w14:textId="3E5D6FFC"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w:t>
            </w:r>
          </w:p>
        </w:tc>
        <w:tc>
          <w:tcPr>
            <w:tcW w:w="270" w:type="dxa"/>
          </w:tcPr>
          <w:p w14:paraId="372A2FA6"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219DF2C9" w14:textId="77777777" w:rsidR="00207C8B" w:rsidRDefault="00207C8B" w:rsidP="00207C8B">
            <w:pPr>
              <w:tabs>
                <w:tab w:val="decimal" w:pos="750"/>
              </w:tabs>
              <w:suppressAutoHyphens/>
              <w:spacing w:line="240" w:lineRule="exact"/>
              <w:ind w:right="-36"/>
              <w:rPr>
                <w:rFonts w:ascii="CordiaUPC" w:hAnsi="CordiaUPC" w:cs="CordiaUPC"/>
                <w:sz w:val="26"/>
                <w:szCs w:val="26"/>
              </w:rPr>
            </w:pPr>
          </w:p>
          <w:p w14:paraId="6872C1AD" w14:textId="4377D380" w:rsidR="00207C8B" w:rsidRPr="00297A65" w:rsidRDefault="00207C8B" w:rsidP="00207C8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sz w:val="26"/>
                <w:szCs w:val="26"/>
              </w:rPr>
              <w:t>677</w:t>
            </w:r>
          </w:p>
        </w:tc>
      </w:tr>
      <w:tr w:rsidR="00207C8B" w:rsidRPr="00297A65" w14:paraId="63BD745F" w14:textId="77777777" w:rsidTr="007470AF">
        <w:trPr>
          <w:trHeight w:val="269"/>
        </w:trPr>
        <w:tc>
          <w:tcPr>
            <w:tcW w:w="3420" w:type="dxa"/>
            <w:hideMark/>
          </w:tcPr>
          <w:p w14:paraId="78F1A6A6" w14:textId="77777777" w:rsidR="00207C8B" w:rsidRPr="00297A65" w:rsidRDefault="00207C8B" w:rsidP="00207C8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80" w:type="dxa"/>
            <w:vAlign w:val="bottom"/>
          </w:tcPr>
          <w:p w14:paraId="6993364C" w14:textId="66F99E1A"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132,213</w:t>
            </w:r>
          </w:p>
        </w:tc>
        <w:tc>
          <w:tcPr>
            <w:tcW w:w="270" w:type="dxa"/>
            <w:vAlign w:val="bottom"/>
          </w:tcPr>
          <w:p w14:paraId="4F96F586"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D55EF71" w14:textId="11334C07"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4CFB31F"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F17637B" w14:textId="77F85054"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130,650</w:t>
            </w:r>
          </w:p>
        </w:tc>
        <w:tc>
          <w:tcPr>
            <w:tcW w:w="270" w:type="dxa"/>
            <w:vAlign w:val="bottom"/>
          </w:tcPr>
          <w:p w14:paraId="3F5060DE"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9A0EFCE" w14:textId="0C2E91AB"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1,563</w:t>
            </w:r>
          </w:p>
        </w:tc>
        <w:tc>
          <w:tcPr>
            <w:tcW w:w="270" w:type="dxa"/>
            <w:vAlign w:val="bottom"/>
          </w:tcPr>
          <w:p w14:paraId="7E1C6C6D"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3789373" w14:textId="7196F701" w:rsidR="00207C8B" w:rsidRPr="005B5DC1" w:rsidRDefault="00207C8B" w:rsidP="00207C8B">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132,213</w:t>
            </w:r>
          </w:p>
        </w:tc>
      </w:tr>
      <w:tr w:rsidR="00207C8B" w:rsidRPr="00297A65" w14:paraId="6D582515" w14:textId="77777777" w:rsidTr="007470AF">
        <w:trPr>
          <w:trHeight w:val="256"/>
        </w:trPr>
        <w:tc>
          <w:tcPr>
            <w:tcW w:w="3420" w:type="dxa"/>
            <w:hideMark/>
          </w:tcPr>
          <w:p w14:paraId="7626594B" w14:textId="77777777" w:rsidR="00207C8B" w:rsidRPr="00297A65" w:rsidRDefault="00207C8B" w:rsidP="00207C8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80" w:type="dxa"/>
            <w:vAlign w:val="bottom"/>
          </w:tcPr>
          <w:p w14:paraId="383C8AF5" w14:textId="478ECFCF"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1,517</w:t>
            </w:r>
          </w:p>
        </w:tc>
        <w:tc>
          <w:tcPr>
            <w:tcW w:w="270" w:type="dxa"/>
            <w:vAlign w:val="bottom"/>
          </w:tcPr>
          <w:p w14:paraId="05ABA476"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4D0F2F9" w14:textId="4CC70826"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910</w:t>
            </w:r>
          </w:p>
        </w:tc>
        <w:tc>
          <w:tcPr>
            <w:tcW w:w="270" w:type="dxa"/>
            <w:vAlign w:val="bottom"/>
          </w:tcPr>
          <w:p w14:paraId="7F060575"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50C52E4" w14:textId="0A906C61"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64D4B231"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EC4F8F0" w14:textId="619A7F28"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607</w:t>
            </w:r>
          </w:p>
        </w:tc>
        <w:tc>
          <w:tcPr>
            <w:tcW w:w="270" w:type="dxa"/>
            <w:vAlign w:val="bottom"/>
          </w:tcPr>
          <w:p w14:paraId="758EE1AE"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0574CFE5" w14:textId="7F0D0B07" w:rsidR="00207C8B" w:rsidRPr="005B5DC1" w:rsidRDefault="00207C8B" w:rsidP="00207C8B">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1,517</w:t>
            </w:r>
          </w:p>
        </w:tc>
      </w:tr>
      <w:tr w:rsidR="00207C8B" w:rsidRPr="00297A65" w14:paraId="7DDAB255" w14:textId="77777777" w:rsidTr="007470AF">
        <w:trPr>
          <w:trHeight w:val="145"/>
        </w:trPr>
        <w:tc>
          <w:tcPr>
            <w:tcW w:w="3420" w:type="dxa"/>
            <w:hideMark/>
          </w:tcPr>
          <w:p w14:paraId="69938CDD"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5C8FEC66" w14:textId="326D0228"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852F5F">
              <w:rPr>
                <w:rFonts w:ascii="CordiaUPC" w:hAnsi="CordiaUPC" w:cs="CordiaUPC"/>
                <w:b/>
                <w:bCs/>
                <w:color w:val="000000"/>
                <w:sz w:val="26"/>
                <w:szCs w:val="26"/>
              </w:rPr>
              <w:t>134,351</w:t>
            </w:r>
          </w:p>
        </w:tc>
        <w:tc>
          <w:tcPr>
            <w:tcW w:w="270" w:type="dxa"/>
            <w:vAlign w:val="bottom"/>
          </w:tcPr>
          <w:p w14:paraId="186CF766"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75BBE93" w14:textId="1AF880B1"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910</w:t>
            </w:r>
          </w:p>
        </w:tc>
        <w:tc>
          <w:tcPr>
            <w:tcW w:w="270" w:type="dxa"/>
            <w:vAlign w:val="bottom"/>
          </w:tcPr>
          <w:p w14:paraId="05AAE1ED"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07A9F062" w14:textId="4A6DB6B4"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131,327</w:t>
            </w:r>
          </w:p>
        </w:tc>
        <w:tc>
          <w:tcPr>
            <w:tcW w:w="270" w:type="dxa"/>
            <w:vAlign w:val="bottom"/>
          </w:tcPr>
          <w:p w14:paraId="1D778452"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0D1BF16B" w14:textId="6E06FE44"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2,170</w:t>
            </w:r>
          </w:p>
        </w:tc>
        <w:tc>
          <w:tcPr>
            <w:tcW w:w="270" w:type="dxa"/>
            <w:vAlign w:val="bottom"/>
          </w:tcPr>
          <w:p w14:paraId="04094F1F"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742D030B" w14:textId="1D555F9B" w:rsidR="00207C8B" w:rsidRPr="005B5DC1" w:rsidRDefault="00207C8B" w:rsidP="00207C8B">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134,407</w:t>
            </w:r>
          </w:p>
        </w:tc>
      </w:tr>
      <w:tr w:rsidR="00207C8B" w:rsidRPr="00DF08CE" w14:paraId="313A7896" w14:textId="77777777" w:rsidTr="007470AF">
        <w:trPr>
          <w:trHeight w:val="145"/>
        </w:trPr>
        <w:tc>
          <w:tcPr>
            <w:tcW w:w="3420" w:type="dxa"/>
          </w:tcPr>
          <w:p w14:paraId="49F8521A"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tcPr>
          <w:p w14:paraId="6F417C2C" w14:textId="77777777" w:rsidR="00207C8B" w:rsidRDefault="00207C8B" w:rsidP="00207C8B">
            <w:pPr>
              <w:tabs>
                <w:tab w:val="decimal" w:pos="881"/>
              </w:tabs>
              <w:suppressAutoHyphens/>
              <w:spacing w:line="240" w:lineRule="exact"/>
              <w:ind w:left="-14" w:right="-86"/>
              <w:rPr>
                <w:rFonts w:ascii="CordiaUPC" w:hAnsi="CordiaUPC" w:cs="CordiaUPC"/>
                <w:b/>
                <w:bCs/>
                <w:color w:val="000000"/>
                <w:sz w:val="26"/>
                <w:szCs w:val="26"/>
              </w:rPr>
            </w:pPr>
          </w:p>
          <w:p w14:paraId="56728696" w14:textId="3E458D09"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1,348,480</w:t>
            </w:r>
          </w:p>
        </w:tc>
        <w:tc>
          <w:tcPr>
            <w:tcW w:w="270" w:type="dxa"/>
          </w:tcPr>
          <w:p w14:paraId="02A20BDA"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0D405F39" w14:textId="77777777" w:rsidR="00207C8B" w:rsidRDefault="00207C8B" w:rsidP="00207C8B">
            <w:pPr>
              <w:tabs>
                <w:tab w:val="decimal" w:pos="703"/>
              </w:tabs>
              <w:suppressAutoHyphens/>
              <w:spacing w:line="240" w:lineRule="exact"/>
              <w:ind w:left="-14" w:right="-86"/>
              <w:rPr>
                <w:rFonts w:ascii="CordiaUPC" w:hAnsi="CordiaUPC" w:cs="CordiaUPC"/>
                <w:b/>
                <w:bCs/>
                <w:color w:val="000000"/>
                <w:sz w:val="26"/>
                <w:szCs w:val="26"/>
              </w:rPr>
            </w:pPr>
          </w:p>
          <w:p w14:paraId="1DAD5821" w14:textId="7991D616"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1E1AAABB"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6ACEF5A9" w14:textId="77777777" w:rsidR="00207C8B" w:rsidRDefault="00207C8B" w:rsidP="00207C8B">
            <w:pPr>
              <w:tabs>
                <w:tab w:val="decimal" w:pos="769"/>
              </w:tabs>
              <w:suppressAutoHyphens/>
              <w:spacing w:line="240" w:lineRule="exact"/>
              <w:ind w:left="-14" w:right="-86"/>
              <w:rPr>
                <w:rFonts w:ascii="CordiaUPC" w:hAnsi="CordiaUPC" w:cs="CordiaUPC"/>
                <w:b/>
                <w:bCs/>
                <w:color w:val="000000"/>
                <w:sz w:val="26"/>
                <w:szCs w:val="26"/>
              </w:rPr>
            </w:pPr>
          </w:p>
          <w:p w14:paraId="00149005" w14:textId="20B35559"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953,346</w:t>
            </w:r>
          </w:p>
        </w:tc>
        <w:tc>
          <w:tcPr>
            <w:tcW w:w="270" w:type="dxa"/>
          </w:tcPr>
          <w:p w14:paraId="2FE5B941"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1ADE020A" w14:textId="77777777" w:rsidR="00207C8B" w:rsidRDefault="00207C8B" w:rsidP="00207C8B">
            <w:pPr>
              <w:tabs>
                <w:tab w:val="decimal" w:pos="703"/>
              </w:tabs>
              <w:suppressAutoHyphens/>
              <w:spacing w:line="240" w:lineRule="exact"/>
              <w:ind w:left="-14" w:right="-86"/>
              <w:rPr>
                <w:rFonts w:ascii="CordiaUPC" w:hAnsi="CordiaUPC" w:cs="CordiaUPC"/>
                <w:b/>
                <w:bCs/>
                <w:color w:val="000000"/>
                <w:sz w:val="26"/>
                <w:szCs w:val="26"/>
              </w:rPr>
            </w:pPr>
          </w:p>
          <w:p w14:paraId="1B00B740" w14:textId="5200F0C7"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397,845</w:t>
            </w:r>
          </w:p>
        </w:tc>
        <w:tc>
          <w:tcPr>
            <w:tcW w:w="270" w:type="dxa"/>
          </w:tcPr>
          <w:p w14:paraId="0582E20D"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0921F683" w14:textId="77777777" w:rsidR="00207C8B" w:rsidRDefault="00207C8B" w:rsidP="00207C8B">
            <w:pPr>
              <w:tabs>
                <w:tab w:val="decimal" w:pos="750"/>
              </w:tabs>
              <w:suppressAutoHyphens/>
              <w:spacing w:line="240" w:lineRule="exact"/>
              <w:ind w:right="-36"/>
              <w:rPr>
                <w:rFonts w:ascii="CordiaUPC" w:hAnsi="CordiaUPC" w:cs="CordiaUPC"/>
                <w:b/>
                <w:bCs/>
                <w:sz w:val="26"/>
                <w:szCs w:val="26"/>
              </w:rPr>
            </w:pPr>
          </w:p>
          <w:p w14:paraId="0926D15C" w14:textId="76FAA87F" w:rsidR="00207C8B" w:rsidRPr="00DF08CE" w:rsidRDefault="00207C8B" w:rsidP="00207C8B">
            <w:pPr>
              <w:tabs>
                <w:tab w:val="decimal" w:pos="750"/>
              </w:tabs>
              <w:suppressAutoHyphens/>
              <w:spacing w:line="240" w:lineRule="exact"/>
              <w:ind w:right="-36"/>
              <w:rPr>
                <w:rFonts w:ascii="CordiaUPC" w:hAnsi="CordiaUPC" w:cs="CordiaUPC"/>
                <w:b/>
                <w:bCs/>
                <w:sz w:val="26"/>
                <w:szCs w:val="26"/>
              </w:rPr>
            </w:pPr>
            <w:r w:rsidRPr="00DF08CE">
              <w:rPr>
                <w:rFonts w:ascii="CordiaUPC" w:hAnsi="CordiaUPC" w:cs="CordiaUPC"/>
                <w:b/>
                <w:bCs/>
                <w:sz w:val="26"/>
                <w:szCs w:val="26"/>
              </w:rPr>
              <w:t>1,351,191</w:t>
            </w:r>
          </w:p>
        </w:tc>
      </w:tr>
      <w:tr w:rsidR="00207C8B" w:rsidRPr="00297A65" w14:paraId="2BBED585" w14:textId="77777777" w:rsidTr="007470AF">
        <w:trPr>
          <w:trHeight w:val="256"/>
        </w:trPr>
        <w:tc>
          <w:tcPr>
            <w:tcW w:w="3420" w:type="dxa"/>
            <w:hideMark/>
          </w:tcPr>
          <w:p w14:paraId="2B30D4E1"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tcPr>
          <w:p w14:paraId="0B639309" w14:textId="091F1716"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1,498,578</w:t>
            </w:r>
          </w:p>
        </w:tc>
        <w:tc>
          <w:tcPr>
            <w:tcW w:w="270" w:type="dxa"/>
          </w:tcPr>
          <w:p w14:paraId="060C64D7"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248531CC" w14:textId="08C55FB7"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910</w:t>
            </w:r>
          </w:p>
        </w:tc>
        <w:tc>
          <w:tcPr>
            <w:tcW w:w="270" w:type="dxa"/>
          </w:tcPr>
          <w:p w14:paraId="24D42099"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78F35DFA" w14:textId="16F5B63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1,100,046</w:t>
            </w:r>
          </w:p>
        </w:tc>
        <w:tc>
          <w:tcPr>
            <w:tcW w:w="270" w:type="dxa"/>
          </w:tcPr>
          <w:p w14:paraId="2B693C34"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7F375E72" w14:textId="6B5C2170"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400,389</w:t>
            </w:r>
          </w:p>
        </w:tc>
        <w:tc>
          <w:tcPr>
            <w:tcW w:w="270" w:type="dxa"/>
          </w:tcPr>
          <w:p w14:paraId="0A2F272A"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4DFE3187" w14:textId="487BAE23" w:rsidR="00207C8B" w:rsidRPr="00297A65" w:rsidRDefault="00207C8B" w:rsidP="00207C8B">
            <w:pPr>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sz w:val="26"/>
                <w:szCs w:val="26"/>
              </w:rPr>
              <w:t>1,501,345</w:t>
            </w:r>
          </w:p>
        </w:tc>
      </w:tr>
      <w:tr w:rsidR="002161DF" w:rsidRPr="00297A65" w14:paraId="2DAD07F6" w14:textId="77777777" w:rsidTr="007470AF">
        <w:trPr>
          <w:trHeight w:val="256"/>
        </w:trPr>
        <w:tc>
          <w:tcPr>
            <w:tcW w:w="3420" w:type="dxa"/>
            <w:vAlign w:val="bottom"/>
            <w:hideMark/>
          </w:tcPr>
          <w:p w14:paraId="0F778C09" w14:textId="77777777" w:rsidR="002161DF" w:rsidRPr="00297A65" w:rsidRDefault="002161DF" w:rsidP="007470AF">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0" w:type="dxa"/>
          </w:tcPr>
          <w:p w14:paraId="7843F628" w14:textId="77777777" w:rsidR="002161DF" w:rsidRPr="00297A65" w:rsidRDefault="002161DF" w:rsidP="007470A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624741E8" w14:textId="77777777" w:rsidR="002161DF" w:rsidRPr="00297A65" w:rsidRDefault="002161DF" w:rsidP="007470AF">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62B85857" w14:textId="77777777" w:rsidR="002161DF" w:rsidRPr="00297A65" w:rsidRDefault="002161DF" w:rsidP="007470A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521F37F" w14:textId="77777777" w:rsidR="002161DF" w:rsidRPr="00297A65" w:rsidRDefault="002161DF"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12872C93" w14:textId="77777777" w:rsidR="002161DF" w:rsidRPr="00297A65" w:rsidRDefault="002161DF"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66C5CA48" w14:textId="77777777" w:rsidR="002161DF" w:rsidRPr="00297A65" w:rsidRDefault="002161DF" w:rsidP="007470AF">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4CEE25EA" w14:textId="77777777" w:rsidR="002161DF" w:rsidRPr="00297A65" w:rsidRDefault="002161DF" w:rsidP="007470AF">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7316237" w14:textId="77777777" w:rsidR="002161DF" w:rsidRPr="00297A65" w:rsidRDefault="002161DF" w:rsidP="007470AF">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C91BA82" w14:textId="77777777" w:rsidR="002161DF" w:rsidRPr="00297A65" w:rsidRDefault="002161DF" w:rsidP="007470AF">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07C8B" w:rsidRPr="00297A65" w14:paraId="1E5A501A" w14:textId="77777777" w:rsidTr="007470AF">
        <w:trPr>
          <w:trHeight w:val="256"/>
        </w:trPr>
        <w:tc>
          <w:tcPr>
            <w:tcW w:w="3420" w:type="dxa"/>
            <w:vAlign w:val="bottom"/>
          </w:tcPr>
          <w:p w14:paraId="62173039"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80" w:type="dxa"/>
            <w:vAlign w:val="bottom"/>
          </w:tcPr>
          <w:p w14:paraId="2EA1DBF7" w14:textId="3E173A8D" w:rsidR="00207C8B" w:rsidRPr="00297A65" w:rsidRDefault="00207C8B" w:rsidP="00207C8B">
            <w:pPr>
              <w:tabs>
                <w:tab w:val="decimal" w:pos="881"/>
              </w:tabs>
              <w:suppressAutoHyphens/>
              <w:spacing w:line="240" w:lineRule="exact"/>
              <w:ind w:right="-86"/>
              <w:rPr>
                <w:rFonts w:ascii="CordiaUPC" w:eastAsia="Times New Roman" w:hAnsi="CordiaUPC" w:cs="CordiaUPC"/>
                <w:sz w:val="26"/>
                <w:szCs w:val="26"/>
                <w:lang w:eastAsia="zh-CN"/>
              </w:rPr>
            </w:pPr>
            <w:r w:rsidRPr="008C5DED">
              <w:rPr>
                <w:rFonts w:ascii="CordiaUPC" w:hAnsi="CordiaUPC" w:cs="CordiaUPC"/>
                <w:b/>
                <w:bCs/>
                <w:sz w:val="26"/>
                <w:szCs w:val="26"/>
              </w:rPr>
              <w:t>1,373,408</w:t>
            </w:r>
          </w:p>
        </w:tc>
        <w:tc>
          <w:tcPr>
            <w:tcW w:w="270" w:type="dxa"/>
            <w:vAlign w:val="bottom"/>
          </w:tcPr>
          <w:p w14:paraId="128063BB"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27EBDF8" w14:textId="1C2E0E0A"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sz w:val="26"/>
                <w:szCs w:val="26"/>
                <w:lang w:val="en-US"/>
              </w:rPr>
              <w:t>-</w:t>
            </w:r>
          </w:p>
        </w:tc>
        <w:tc>
          <w:tcPr>
            <w:tcW w:w="270" w:type="dxa"/>
            <w:vAlign w:val="bottom"/>
          </w:tcPr>
          <w:p w14:paraId="334AC669"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6AA7286" w14:textId="2DDD4ECE" w:rsidR="00207C8B" w:rsidRPr="00297A65" w:rsidRDefault="00207C8B" w:rsidP="00207C8B">
            <w:pPr>
              <w:tabs>
                <w:tab w:val="decimal" w:pos="769"/>
              </w:tabs>
              <w:suppressAutoHyphens/>
              <w:spacing w:line="240" w:lineRule="exact"/>
              <w:ind w:right="-86"/>
              <w:rPr>
                <w:rFonts w:ascii="CordiaUPC" w:eastAsia="Times New Roman" w:hAnsi="CordiaUPC" w:cs="CordiaUPC"/>
                <w:sz w:val="26"/>
                <w:szCs w:val="26"/>
                <w:lang w:eastAsia="zh-CN"/>
              </w:rPr>
            </w:pPr>
            <w:r w:rsidRPr="008C5DED">
              <w:rPr>
                <w:rFonts w:ascii="CordiaUPC" w:hAnsi="CordiaUPC" w:cs="CordiaUPC"/>
                <w:b/>
                <w:bCs/>
                <w:sz w:val="26"/>
                <w:szCs w:val="26"/>
              </w:rPr>
              <w:t>1,373,493</w:t>
            </w:r>
          </w:p>
        </w:tc>
        <w:tc>
          <w:tcPr>
            <w:tcW w:w="270" w:type="dxa"/>
            <w:vAlign w:val="bottom"/>
          </w:tcPr>
          <w:p w14:paraId="63F86A5A"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C14D935" w14:textId="1E24FF04"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sz w:val="26"/>
                <w:szCs w:val="26"/>
              </w:rPr>
              <w:t>-</w:t>
            </w:r>
          </w:p>
        </w:tc>
        <w:tc>
          <w:tcPr>
            <w:tcW w:w="270" w:type="dxa"/>
            <w:vAlign w:val="bottom"/>
          </w:tcPr>
          <w:p w14:paraId="56DDB047"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1C06E76" w14:textId="0C580F8D" w:rsidR="00207C8B" w:rsidRPr="00297A65" w:rsidRDefault="00207C8B" w:rsidP="00207C8B">
            <w:pPr>
              <w:tabs>
                <w:tab w:val="decimal" w:pos="750"/>
              </w:tabs>
              <w:suppressAutoHyphens/>
              <w:spacing w:line="240" w:lineRule="exact"/>
              <w:ind w:right="-36"/>
              <w:rPr>
                <w:rFonts w:ascii="CordiaUPC" w:eastAsia="Times New Roman" w:hAnsi="CordiaUPC" w:cs="CordiaUPC"/>
                <w:sz w:val="26"/>
                <w:szCs w:val="26"/>
                <w:lang w:eastAsia="zh-CN"/>
              </w:rPr>
            </w:pPr>
            <w:r w:rsidRPr="008C5DED">
              <w:rPr>
                <w:rFonts w:ascii="CordiaUPC" w:hAnsi="CordiaUPC" w:cs="CordiaUPC"/>
                <w:b/>
                <w:bCs/>
                <w:sz w:val="26"/>
                <w:szCs w:val="26"/>
              </w:rPr>
              <w:t>1,373,493</w:t>
            </w:r>
          </w:p>
        </w:tc>
      </w:tr>
      <w:tr w:rsidR="00207C8B" w:rsidRPr="00297A65" w14:paraId="078E2F2C" w14:textId="77777777" w:rsidTr="007470AF">
        <w:trPr>
          <w:trHeight w:val="269"/>
        </w:trPr>
        <w:tc>
          <w:tcPr>
            <w:tcW w:w="3420" w:type="dxa"/>
            <w:vAlign w:val="bottom"/>
            <w:hideMark/>
          </w:tcPr>
          <w:p w14:paraId="09BFC7DF" w14:textId="7F1559DE" w:rsidR="00207C8B" w:rsidRPr="00297A65" w:rsidRDefault="00207C8B" w:rsidP="00207C8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liabilities designated at FVTPL</w:t>
            </w:r>
          </w:p>
        </w:tc>
        <w:tc>
          <w:tcPr>
            <w:tcW w:w="1080" w:type="dxa"/>
            <w:tcBorders>
              <w:top w:val="nil"/>
              <w:left w:val="nil"/>
              <w:right w:val="nil"/>
            </w:tcBorders>
          </w:tcPr>
          <w:p w14:paraId="1D6361FF" w14:textId="63A73299"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c>
          <w:tcPr>
            <w:tcW w:w="270" w:type="dxa"/>
          </w:tcPr>
          <w:p w14:paraId="08B33F05"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right w:val="nil"/>
            </w:tcBorders>
          </w:tcPr>
          <w:p w14:paraId="5F854BF3" w14:textId="478AF7B8" w:rsidR="00207C8B" w:rsidRPr="00297A65" w:rsidRDefault="00207C8B" w:rsidP="00207C8B">
            <w:pPr>
              <w:tabs>
                <w:tab w:val="decimal" w:pos="703"/>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17BF9EC5"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2D3A97DA" w14:textId="063597AC"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c>
          <w:tcPr>
            <w:tcW w:w="270" w:type="dxa"/>
          </w:tcPr>
          <w:p w14:paraId="3BE04715"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2613D602" w14:textId="48AA47CA"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6205DB59"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15BCD042" w14:textId="1B68560C" w:rsidR="00207C8B" w:rsidRPr="00297A65" w:rsidRDefault="00207C8B" w:rsidP="00207C8B">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r>
      <w:tr w:rsidR="00207C8B" w:rsidRPr="00297A65" w14:paraId="454A5ACC" w14:textId="77777777" w:rsidTr="007470AF">
        <w:trPr>
          <w:trHeight w:val="269"/>
        </w:trPr>
        <w:tc>
          <w:tcPr>
            <w:tcW w:w="3420" w:type="dxa"/>
            <w:vAlign w:val="bottom"/>
            <w:hideMark/>
          </w:tcPr>
          <w:p w14:paraId="74B4717D"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0" w:type="dxa"/>
            <w:tcBorders>
              <w:left w:val="nil"/>
              <w:bottom w:val="nil"/>
              <w:right w:val="nil"/>
            </w:tcBorders>
          </w:tcPr>
          <w:p w14:paraId="4972C5B1"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316E5C0"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3078D769" w14:textId="77777777"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6EC96C3"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tcPr>
          <w:p w14:paraId="5D60727B"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814C900"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306FE98E" w14:textId="77777777"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05FBD48"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tcPr>
          <w:p w14:paraId="03ED650D" w14:textId="77777777" w:rsidR="00207C8B" w:rsidRPr="00297A65" w:rsidRDefault="00207C8B" w:rsidP="00207C8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207C8B" w:rsidRPr="00297A65" w14:paraId="3F4045F3" w14:textId="77777777" w:rsidTr="007470AF">
        <w:trPr>
          <w:trHeight w:val="256"/>
        </w:trPr>
        <w:tc>
          <w:tcPr>
            <w:tcW w:w="3420" w:type="dxa"/>
            <w:vAlign w:val="bottom"/>
            <w:hideMark/>
          </w:tcPr>
          <w:p w14:paraId="508A0AFE" w14:textId="77777777" w:rsidR="00207C8B" w:rsidRPr="00297A65" w:rsidRDefault="00207C8B" w:rsidP="00207C8B">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tcPr>
          <w:p w14:paraId="5AD485AB" w14:textId="0CB9D6A4"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4,859</w:t>
            </w:r>
          </w:p>
        </w:tc>
        <w:tc>
          <w:tcPr>
            <w:tcW w:w="270" w:type="dxa"/>
          </w:tcPr>
          <w:p w14:paraId="2618D155"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123660C" w14:textId="506C019B"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660EAEBA"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5C5203A3" w14:textId="5A8681B5"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4,859</w:t>
            </w:r>
          </w:p>
        </w:tc>
        <w:tc>
          <w:tcPr>
            <w:tcW w:w="270" w:type="dxa"/>
          </w:tcPr>
          <w:p w14:paraId="51627DE6"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4A84B9CB" w14:textId="752AD3E5"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60D88765"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DCF280C" w14:textId="070FDB8D" w:rsidR="00207C8B" w:rsidRPr="00297A65" w:rsidRDefault="00207C8B" w:rsidP="00207C8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4,859</w:t>
            </w:r>
          </w:p>
        </w:tc>
      </w:tr>
      <w:tr w:rsidR="00207C8B" w:rsidRPr="00297A65" w14:paraId="1C854E34" w14:textId="77777777" w:rsidTr="007470AF">
        <w:trPr>
          <w:trHeight w:val="256"/>
        </w:trPr>
        <w:tc>
          <w:tcPr>
            <w:tcW w:w="3420" w:type="dxa"/>
            <w:vAlign w:val="bottom"/>
            <w:hideMark/>
          </w:tcPr>
          <w:p w14:paraId="1FC86335" w14:textId="77777777" w:rsidR="00207C8B" w:rsidRPr="00297A65" w:rsidRDefault="00207C8B" w:rsidP="00207C8B">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Borders>
              <w:bottom w:val="single" w:sz="4" w:space="0" w:color="auto"/>
            </w:tcBorders>
          </w:tcPr>
          <w:p w14:paraId="65929941" w14:textId="06665E4F"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4,409</w:t>
            </w:r>
          </w:p>
        </w:tc>
        <w:tc>
          <w:tcPr>
            <w:tcW w:w="270" w:type="dxa"/>
          </w:tcPr>
          <w:p w14:paraId="440E4AE0"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735B3B4E" w14:textId="203CA503"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0DFF0791"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tcPr>
          <w:p w14:paraId="0BD1EC44" w14:textId="5193334A"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4,409</w:t>
            </w:r>
          </w:p>
        </w:tc>
        <w:tc>
          <w:tcPr>
            <w:tcW w:w="270" w:type="dxa"/>
          </w:tcPr>
          <w:p w14:paraId="0F61B516"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326CD24D" w14:textId="17237780"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13CCAE7D"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tcPr>
          <w:p w14:paraId="2E4EB512" w14:textId="46AC2644" w:rsidR="00207C8B" w:rsidRPr="00297A65" w:rsidRDefault="00207C8B" w:rsidP="00207C8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4,409</w:t>
            </w:r>
          </w:p>
        </w:tc>
      </w:tr>
      <w:tr w:rsidR="00207C8B" w:rsidRPr="00297A65" w14:paraId="2BAB31D2" w14:textId="77777777" w:rsidTr="007470AF">
        <w:trPr>
          <w:trHeight w:val="256"/>
        </w:trPr>
        <w:tc>
          <w:tcPr>
            <w:tcW w:w="3420" w:type="dxa"/>
            <w:vAlign w:val="bottom"/>
            <w:hideMark/>
          </w:tcPr>
          <w:p w14:paraId="4115F27D" w14:textId="77777777" w:rsidR="00207C8B" w:rsidRPr="00297A65" w:rsidRDefault="00207C8B" w:rsidP="00207C8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tcPr>
          <w:p w14:paraId="020477D6" w14:textId="5544E474"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rtl/>
                <w:cs/>
                <w:lang w:eastAsia="zh-CN"/>
              </w:rPr>
            </w:pPr>
            <w:r w:rsidRPr="008C5DED">
              <w:rPr>
                <w:rFonts w:ascii="CordiaUPC" w:hAnsi="CordiaUPC" w:cs="CordiaUPC"/>
                <w:b/>
                <w:bCs/>
                <w:color w:val="000000"/>
                <w:sz w:val="26"/>
                <w:szCs w:val="26"/>
              </w:rPr>
              <w:t>9,268</w:t>
            </w:r>
          </w:p>
        </w:tc>
        <w:tc>
          <w:tcPr>
            <w:tcW w:w="270" w:type="dxa"/>
          </w:tcPr>
          <w:p w14:paraId="0075F8BB"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48D3C2F3" w14:textId="4EFD299B"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0" w:type="dxa"/>
          </w:tcPr>
          <w:p w14:paraId="7EEACAC5"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1071E73F" w14:textId="6131F5A0"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r w:rsidRPr="008C5DED">
              <w:rPr>
                <w:rFonts w:ascii="CordiaUPC" w:hAnsi="CordiaUPC" w:cs="CordiaUPC"/>
                <w:b/>
                <w:bCs/>
                <w:color w:val="000000"/>
                <w:sz w:val="26"/>
                <w:szCs w:val="26"/>
              </w:rPr>
              <w:t>9,268</w:t>
            </w:r>
          </w:p>
        </w:tc>
        <w:tc>
          <w:tcPr>
            <w:tcW w:w="270" w:type="dxa"/>
          </w:tcPr>
          <w:p w14:paraId="7CC12324"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186E1251" w14:textId="54A8DE8E"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0" w:type="dxa"/>
          </w:tcPr>
          <w:p w14:paraId="51C1792D"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tcPr>
          <w:p w14:paraId="0652A5B1" w14:textId="6D6EC8D9" w:rsidR="00207C8B" w:rsidRPr="00297A65" w:rsidRDefault="00207C8B" w:rsidP="00207C8B">
            <w:pPr>
              <w:tabs>
                <w:tab w:val="decimal" w:pos="750"/>
              </w:tabs>
              <w:suppressAutoHyphens/>
              <w:spacing w:line="240" w:lineRule="exact"/>
              <w:ind w:left="-14" w:right="-36"/>
              <w:rPr>
                <w:rFonts w:ascii="CordiaUPC" w:eastAsia="Times New Roman" w:hAnsi="CordiaUPC" w:cs="CordiaUPC"/>
                <w:sz w:val="26"/>
                <w:szCs w:val="26"/>
                <w:lang w:eastAsia="zh-CN"/>
              </w:rPr>
            </w:pPr>
            <w:r w:rsidRPr="008C5DED">
              <w:rPr>
                <w:rFonts w:ascii="CordiaUPC" w:hAnsi="CordiaUPC" w:cs="CordiaUPC"/>
                <w:b/>
                <w:bCs/>
                <w:color w:val="000000"/>
                <w:sz w:val="26"/>
                <w:szCs w:val="26"/>
              </w:rPr>
              <w:t>9,268</w:t>
            </w:r>
          </w:p>
        </w:tc>
      </w:tr>
      <w:tr w:rsidR="00207C8B" w:rsidRPr="00297A65" w14:paraId="11A8C138" w14:textId="77777777" w:rsidTr="007470AF">
        <w:trPr>
          <w:trHeight w:val="256"/>
        </w:trPr>
        <w:tc>
          <w:tcPr>
            <w:tcW w:w="3420" w:type="dxa"/>
            <w:vAlign w:val="bottom"/>
          </w:tcPr>
          <w:p w14:paraId="61A319CE" w14:textId="77777777" w:rsidR="00207C8B" w:rsidRPr="00297A65" w:rsidRDefault="00207C8B" w:rsidP="00207C8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tcPr>
          <w:p w14:paraId="4921EFD8" w14:textId="4E1C0FD0"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88,965</w:t>
            </w:r>
          </w:p>
        </w:tc>
        <w:tc>
          <w:tcPr>
            <w:tcW w:w="270" w:type="dxa"/>
          </w:tcPr>
          <w:p w14:paraId="35FAFC8C"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78B760D8" w14:textId="25977675"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2E0B4471"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014D7434" w14:textId="3EA81C74"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90,940</w:t>
            </w:r>
          </w:p>
        </w:tc>
        <w:tc>
          <w:tcPr>
            <w:tcW w:w="270" w:type="dxa"/>
          </w:tcPr>
          <w:p w14:paraId="136F9781"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3B13F493" w14:textId="52585F96" w:rsidR="00207C8B" w:rsidRPr="00297A65" w:rsidRDefault="00207C8B" w:rsidP="00207C8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079A800A"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4D2EA625" w14:textId="2357E858" w:rsidR="00207C8B" w:rsidRPr="00297A65" w:rsidRDefault="00207C8B" w:rsidP="00207C8B">
            <w:pPr>
              <w:tabs>
                <w:tab w:val="decimal" w:pos="750"/>
              </w:tabs>
              <w:suppressAutoHyphens/>
              <w:spacing w:line="240" w:lineRule="exact"/>
              <w:ind w:left="-14" w:right="-3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90,940</w:t>
            </w:r>
          </w:p>
        </w:tc>
      </w:tr>
      <w:tr w:rsidR="00207C8B" w:rsidRPr="00297A65" w14:paraId="580229C5" w14:textId="77777777" w:rsidTr="007470AF">
        <w:trPr>
          <w:trHeight w:val="256"/>
        </w:trPr>
        <w:tc>
          <w:tcPr>
            <w:tcW w:w="3420" w:type="dxa"/>
            <w:vAlign w:val="bottom"/>
            <w:hideMark/>
          </w:tcPr>
          <w:p w14:paraId="12094AC7"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tcPr>
          <w:p w14:paraId="09866812" w14:textId="7E792C31"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1,472,073</w:t>
            </w:r>
          </w:p>
        </w:tc>
        <w:tc>
          <w:tcPr>
            <w:tcW w:w="270" w:type="dxa"/>
          </w:tcPr>
          <w:p w14:paraId="045341BA" w14:textId="77777777" w:rsidR="00207C8B" w:rsidRPr="00297A65" w:rsidRDefault="00207C8B" w:rsidP="00207C8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090D1F1E" w14:textId="09A144CC"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576F6B42"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6872A701" w14:textId="0AD8F64B"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1,474,133</w:t>
            </w:r>
          </w:p>
        </w:tc>
        <w:tc>
          <w:tcPr>
            <w:tcW w:w="270" w:type="dxa"/>
          </w:tcPr>
          <w:p w14:paraId="117DBE03" w14:textId="77777777" w:rsidR="00207C8B" w:rsidRPr="00297A65" w:rsidRDefault="00207C8B" w:rsidP="00207C8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1FEF3B1B" w14:textId="406D46DB" w:rsidR="00207C8B" w:rsidRPr="00297A65" w:rsidRDefault="00207C8B" w:rsidP="00207C8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37BB2F42"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2310D683" w14:textId="3B440E75" w:rsidR="00207C8B" w:rsidRPr="00297A65" w:rsidRDefault="00207C8B" w:rsidP="00207C8B">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1,474,133</w:t>
            </w:r>
          </w:p>
        </w:tc>
      </w:tr>
      <w:tr w:rsidR="00207C8B" w:rsidRPr="00297A65" w14:paraId="3011C6F1" w14:textId="77777777" w:rsidTr="007470AF">
        <w:trPr>
          <w:trHeight w:val="269"/>
        </w:trPr>
        <w:tc>
          <w:tcPr>
            <w:tcW w:w="3420" w:type="dxa"/>
            <w:vAlign w:val="bottom"/>
          </w:tcPr>
          <w:p w14:paraId="66093DA9" w14:textId="77777777" w:rsidR="00207C8B" w:rsidRPr="00297A65" w:rsidRDefault="00207C8B" w:rsidP="00207C8B">
            <w:pPr>
              <w:suppressAutoHyphens/>
              <w:spacing w:line="240" w:lineRule="exact"/>
              <w:ind w:left="164" w:right="-90" w:hanging="164"/>
              <w:rPr>
                <w:rFonts w:ascii="CordiaUPC" w:eastAsia="Times New Roman" w:hAnsi="CordiaUPC" w:cs="CordiaUPC"/>
                <w:b/>
                <w:bCs/>
                <w:sz w:val="26"/>
                <w:szCs w:val="26"/>
                <w:lang w:eastAsia="zh-CN"/>
              </w:rPr>
            </w:pPr>
          </w:p>
        </w:tc>
        <w:tc>
          <w:tcPr>
            <w:tcW w:w="1080" w:type="dxa"/>
            <w:tcBorders>
              <w:top w:val="double" w:sz="4" w:space="0" w:color="auto"/>
              <w:left w:val="nil"/>
              <w:right w:val="nil"/>
            </w:tcBorders>
            <w:vAlign w:val="bottom"/>
          </w:tcPr>
          <w:p w14:paraId="0B8F6719" w14:textId="77777777" w:rsidR="00207C8B" w:rsidRPr="00297A65" w:rsidRDefault="00207C8B" w:rsidP="00207C8B">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eastAsia="zh-CN"/>
              </w:rPr>
            </w:pPr>
          </w:p>
        </w:tc>
        <w:tc>
          <w:tcPr>
            <w:tcW w:w="270" w:type="dxa"/>
          </w:tcPr>
          <w:p w14:paraId="1772D060"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vAlign w:val="bottom"/>
          </w:tcPr>
          <w:p w14:paraId="2AB09F62" w14:textId="77777777" w:rsidR="00207C8B" w:rsidRPr="00297A65" w:rsidRDefault="00207C8B" w:rsidP="00207C8B">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54DF4865"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90" w:type="dxa"/>
            <w:tcBorders>
              <w:top w:val="double" w:sz="4" w:space="0" w:color="auto"/>
              <w:left w:val="nil"/>
              <w:right w:val="nil"/>
            </w:tcBorders>
            <w:vAlign w:val="bottom"/>
          </w:tcPr>
          <w:p w14:paraId="14E923B6" w14:textId="77777777" w:rsidR="00207C8B" w:rsidRPr="00297A65" w:rsidRDefault="00207C8B" w:rsidP="00207C8B">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4F0BA880"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00" w:type="dxa"/>
            <w:tcBorders>
              <w:top w:val="double" w:sz="4" w:space="0" w:color="auto"/>
              <w:left w:val="nil"/>
              <w:right w:val="nil"/>
            </w:tcBorders>
          </w:tcPr>
          <w:p w14:paraId="0D4C16DC" w14:textId="77777777" w:rsidR="00207C8B" w:rsidRPr="00297A65" w:rsidRDefault="00207C8B" w:rsidP="00207C8B">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B15C007" w14:textId="77777777" w:rsidR="00207C8B" w:rsidRPr="00297A65" w:rsidRDefault="00207C8B" w:rsidP="00207C8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double" w:sz="4" w:space="0" w:color="auto"/>
              <w:left w:val="nil"/>
              <w:right w:val="nil"/>
            </w:tcBorders>
            <w:vAlign w:val="bottom"/>
          </w:tcPr>
          <w:p w14:paraId="4C7498AB" w14:textId="77777777" w:rsidR="00207C8B" w:rsidRPr="00297A65" w:rsidRDefault="00207C8B" w:rsidP="00207C8B">
            <w:pPr>
              <w:tabs>
                <w:tab w:val="decimal" w:pos="743"/>
              </w:tabs>
              <w:suppressAutoHyphens/>
              <w:spacing w:line="240" w:lineRule="exact"/>
              <w:ind w:left="-14" w:right="-86"/>
              <w:jc w:val="right"/>
              <w:rPr>
                <w:rFonts w:ascii="CordiaUPC" w:eastAsia="Times New Roman" w:hAnsi="CordiaUPC" w:cs="CordiaUPC"/>
                <w:b/>
                <w:bCs/>
                <w:sz w:val="26"/>
                <w:szCs w:val="26"/>
                <w:lang w:eastAsia="zh-CN"/>
              </w:rPr>
            </w:pPr>
          </w:p>
        </w:tc>
      </w:tr>
    </w:tbl>
    <w:p w14:paraId="02A245E6" w14:textId="77777777" w:rsidR="002161DF" w:rsidRDefault="002161DF" w:rsidP="002C0CF6">
      <w:pPr>
        <w:ind w:left="562"/>
        <w:jc w:val="thaiDistribute"/>
        <w:rPr>
          <w:rFonts w:ascii="CordiaUPC" w:hAnsi="CordiaUPC" w:cs="CordiaUPC"/>
          <w:sz w:val="26"/>
          <w:szCs w:val="26"/>
        </w:rPr>
      </w:pP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207C8B" w:rsidRPr="00297A65" w14:paraId="613A22F3" w14:textId="77777777" w:rsidTr="007470AF">
        <w:trPr>
          <w:tblHeader/>
        </w:trPr>
        <w:tc>
          <w:tcPr>
            <w:tcW w:w="3422" w:type="dxa"/>
          </w:tcPr>
          <w:p w14:paraId="7204049E" w14:textId="77777777" w:rsidR="00207C8B" w:rsidRPr="00297A65" w:rsidRDefault="00207C8B" w:rsidP="007470AF">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br w:type="page"/>
            </w:r>
          </w:p>
        </w:tc>
        <w:tc>
          <w:tcPr>
            <w:tcW w:w="5932" w:type="dxa"/>
            <w:gridSpan w:val="9"/>
            <w:hideMark/>
          </w:tcPr>
          <w:p w14:paraId="1F322174" w14:textId="77777777" w:rsidR="00207C8B" w:rsidRPr="00297A65" w:rsidRDefault="00207C8B" w:rsidP="007470AF">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207C8B" w:rsidRPr="00297A65" w14:paraId="7249F29F" w14:textId="77777777" w:rsidTr="007470AF">
        <w:trPr>
          <w:tblHeader/>
        </w:trPr>
        <w:tc>
          <w:tcPr>
            <w:tcW w:w="3422" w:type="dxa"/>
          </w:tcPr>
          <w:p w14:paraId="0E5BACE1" w14:textId="77777777" w:rsidR="00207C8B" w:rsidRPr="00297A65" w:rsidRDefault="00207C8B" w:rsidP="007470AF">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6E03FD17" w14:textId="77777777" w:rsidR="00207C8B" w:rsidRPr="00297A65" w:rsidRDefault="00207C8B" w:rsidP="007470AF">
            <w:pPr>
              <w:tabs>
                <w:tab w:val="decimal" w:pos="698"/>
              </w:tabs>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4" w:type="dxa"/>
          </w:tcPr>
          <w:p w14:paraId="2A1154E4"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75F27A47" w14:textId="77777777" w:rsidR="00207C8B" w:rsidRPr="00297A65" w:rsidRDefault="00207C8B" w:rsidP="007470AF">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207C8B" w:rsidRPr="00297A65" w14:paraId="14F1BB4F" w14:textId="77777777" w:rsidTr="007470AF">
        <w:trPr>
          <w:tblHeader/>
        </w:trPr>
        <w:tc>
          <w:tcPr>
            <w:tcW w:w="3422" w:type="dxa"/>
          </w:tcPr>
          <w:p w14:paraId="19EDAF48" w14:textId="77777777" w:rsidR="00207C8B" w:rsidRPr="00297A65" w:rsidRDefault="00207C8B" w:rsidP="007470AF">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4E6A17D3" w14:textId="77777777" w:rsidR="00207C8B" w:rsidRPr="00297A65" w:rsidRDefault="00207C8B" w:rsidP="007470AF">
            <w:pPr>
              <w:tabs>
                <w:tab w:val="decimal" w:pos="698"/>
              </w:tabs>
              <w:suppressAutoHyphens/>
              <w:spacing w:line="240" w:lineRule="exact"/>
              <w:ind w:left="-112"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4" w:type="dxa"/>
          </w:tcPr>
          <w:p w14:paraId="5720DC1B"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22A8EB93" w14:textId="77777777" w:rsidR="00207C8B" w:rsidRPr="00297A65" w:rsidRDefault="00207C8B" w:rsidP="007470AF">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tcPr>
          <w:p w14:paraId="4562323B" w14:textId="77777777" w:rsidR="00207C8B" w:rsidRPr="00297A65" w:rsidRDefault="00207C8B" w:rsidP="007470AF">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632DD461" w14:textId="77777777" w:rsidR="00207C8B" w:rsidRPr="00297A65" w:rsidRDefault="00207C8B" w:rsidP="007470AF">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4" w:type="dxa"/>
          </w:tcPr>
          <w:p w14:paraId="703969FF" w14:textId="77777777" w:rsidR="00207C8B" w:rsidRPr="00297A65" w:rsidRDefault="00207C8B" w:rsidP="007470AF">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65A456E4" w14:textId="77777777" w:rsidR="00207C8B" w:rsidRPr="00297A65" w:rsidRDefault="00207C8B" w:rsidP="007470AF">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tcPr>
          <w:p w14:paraId="6CA66163" w14:textId="77777777" w:rsidR="00207C8B" w:rsidRPr="00297A65" w:rsidRDefault="00207C8B" w:rsidP="007470AF">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45F2F6C5" w14:textId="77777777" w:rsidR="00207C8B" w:rsidRPr="00297A65" w:rsidRDefault="00207C8B" w:rsidP="007470AF">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207C8B" w:rsidRPr="00297A65" w14:paraId="3B3E68F4" w14:textId="77777777" w:rsidTr="007470AF">
        <w:trPr>
          <w:tblHeader/>
        </w:trPr>
        <w:tc>
          <w:tcPr>
            <w:tcW w:w="3422" w:type="dxa"/>
          </w:tcPr>
          <w:p w14:paraId="18AB9414" w14:textId="77777777" w:rsidR="00207C8B" w:rsidRPr="00297A65" w:rsidRDefault="00207C8B" w:rsidP="007470AF">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095C7698" w14:textId="77777777" w:rsidR="00207C8B" w:rsidRPr="00297A65" w:rsidRDefault="00207C8B" w:rsidP="007470AF">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207C8B" w:rsidRPr="00297A65" w14:paraId="2F1318A6" w14:textId="77777777" w:rsidTr="007470AF">
        <w:tc>
          <w:tcPr>
            <w:tcW w:w="3422" w:type="dxa"/>
            <w:hideMark/>
          </w:tcPr>
          <w:p w14:paraId="644D3A45" w14:textId="65BC9421" w:rsidR="00207C8B" w:rsidRPr="00297A65" w:rsidRDefault="00207C8B" w:rsidP="007470AF">
            <w:pPr>
              <w:suppressAutoHyphens/>
              <w:spacing w:line="240" w:lineRule="exact"/>
              <w:ind w:left="160" w:right="-90" w:hanging="180"/>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C91C83">
              <w:rPr>
                <w:rFonts w:ascii="CordiaUPC" w:hAnsi="CordiaUPC" w:cs="CordiaUPC" w:hint="cs"/>
                <w:b/>
                <w:bCs/>
                <w:i/>
                <w:iCs/>
                <w:color w:val="000000"/>
                <w:sz w:val="26"/>
                <w:szCs w:val="26"/>
                <w:lang w:val="en-US" w:bidi="th-TH"/>
              </w:rPr>
              <w:t>3</w:t>
            </w:r>
            <w:r>
              <w:rPr>
                <w:rFonts w:ascii="CordiaUPC" w:hAnsi="CordiaUPC" w:cs="CordiaUPC"/>
                <w:b/>
                <w:bCs/>
                <w:i/>
                <w:iCs/>
                <w:color w:val="000000"/>
                <w:sz w:val="26"/>
                <w:szCs w:val="26"/>
                <w:lang w:val="en-US" w:bidi="th-TH"/>
              </w:rPr>
              <w:t>1 December 2020</w:t>
            </w:r>
          </w:p>
        </w:tc>
        <w:tc>
          <w:tcPr>
            <w:tcW w:w="1078" w:type="dxa"/>
          </w:tcPr>
          <w:p w14:paraId="01C15CE9" w14:textId="77777777" w:rsidR="00207C8B" w:rsidRPr="00297A65" w:rsidRDefault="00207C8B" w:rsidP="007470AF">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72160313"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5180E517" w14:textId="77777777" w:rsidR="00207C8B" w:rsidRPr="00297A65" w:rsidRDefault="00207C8B" w:rsidP="007470AF">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58E19791"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61808B50" w14:textId="77777777" w:rsidR="00207C8B" w:rsidRPr="00297A65" w:rsidRDefault="00207C8B" w:rsidP="007470AF">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1B6D5CA6"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4D8804F3"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632C467"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14A5935D"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r>
      <w:tr w:rsidR="00207C8B" w:rsidRPr="00297A65" w14:paraId="011D1507" w14:textId="77777777" w:rsidTr="007470AF">
        <w:tc>
          <w:tcPr>
            <w:tcW w:w="3422" w:type="dxa"/>
            <w:hideMark/>
          </w:tcPr>
          <w:p w14:paraId="0AA5652F" w14:textId="77777777" w:rsidR="00207C8B" w:rsidRPr="00297A65" w:rsidRDefault="00207C8B" w:rsidP="007470AF">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8" w:type="dxa"/>
          </w:tcPr>
          <w:p w14:paraId="06277D7E" w14:textId="77777777" w:rsidR="00207C8B" w:rsidRPr="00297A65" w:rsidRDefault="00207C8B" w:rsidP="007470AF">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3405EDD7"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2822B3E" w14:textId="77777777" w:rsidR="00207C8B" w:rsidRPr="00297A65" w:rsidRDefault="00207C8B" w:rsidP="007470AF">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36C1D712" w14:textId="77777777" w:rsidR="00207C8B" w:rsidRPr="00297A65" w:rsidRDefault="00207C8B" w:rsidP="007470AF">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45649672" w14:textId="77777777" w:rsidR="00207C8B" w:rsidRPr="00297A65" w:rsidRDefault="00207C8B" w:rsidP="007470AF">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3EEC6323"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0DA419BF"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6B7C7AAB"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217ADA80" w14:textId="77777777" w:rsidR="00207C8B" w:rsidRPr="00297A65" w:rsidRDefault="00207C8B" w:rsidP="007470AF">
            <w:pPr>
              <w:tabs>
                <w:tab w:val="decimal" w:pos="595"/>
              </w:tabs>
              <w:suppressAutoHyphens/>
              <w:spacing w:line="240" w:lineRule="exact"/>
              <w:ind w:left="-43" w:right="-86"/>
              <w:rPr>
                <w:rFonts w:ascii="CordiaUPC" w:eastAsia="Times New Roman" w:hAnsi="CordiaUPC" w:cs="CordiaUPC"/>
                <w:sz w:val="26"/>
                <w:szCs w:val="26"/>
                <w:lang w:eastAsia="zh-CN"/>
              </w:rPr>
            </w:pPr>
          </w:p>
        </w:tc>
      </w:tr>
      <w:tr w:rsidR="00207C8B" w:rsidRPr="00297A65" w14:paraId="69865B12" w14:textId="77777777" w:rsidTr="007470AF">
        <w:tc>
          <w:tcPr>
            <w:tcW w:w="3422" w:type="dxa"/>
            <w:hideMark/>
          </w:tcPr>
          <w:p w14:paraId="53BC6DAE" w14:textId="77777777" w:rsidR="00207C8B" w:rsidRPr="00297A65" w:rsidRDefault="00207C8B" w:rsidP="00207C8B">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8" w:type="dxa"/>
            <w:tcBorders>
              <w:top w:val="nil"/>
              <w:left w:val="nil"/>
              <w:right w:val="nil"/>
            </w:tcBorders>
          </w:tcPr>
          <w:p w14:paraId="7EC898A1" w14:textId="3350474F"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1,126</w:t>
            </w:r>
          </w:p>
        </w:tc>
        <w:tc>
          <w:tcPr>
            <w:tcW w:w="274" w:type="dxa"/>
          </w:tcPr>
          <w:p w14:paraId="70945DC8"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right w:val="nil"/>
            </w:tcBorders>
          </w:tcPr>
          <w:p w14:paraId="06DEC742" w14:textId="29CC6EA7" w:rsidR="00207C8B" w:rsidRPr="00297A65" w:rsidRDefault="00207C8B" w:rsidP="00207C8B">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tcPr>
          <w:p w14:paraId="2B8EDD5C"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nil"/>
              <w:left w:val="nil"/>
              <w:right w:val="nil"/>
            </w:tcBorders>
          </w:tcPr>
          <w:p w14:paraId="22CED69C" w14:textId="22BDC50D" w:rsidR="00207C8B" w:rsidRPr="00297A65" w:rsidRDefault="00207C8B" w:rsidP="00207C8B">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979</w:t>
            </w:r>
          </w:p>
        </w:tc>
        <w:tc>
          <w:tcPr>
            <w:tcW w:w="274" w:type="dxa"/>
          </w:tcPr>
          <w:p w14:paraId="740BDD62"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nil"/>
              <w:left w:val="nil"/>
              <w:right w:val="nil"/>
            </w:tcBorders>
          </w:tcPr>
          <w:p w14:paraId="0638FA15" w14:textId="653D4908"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147</w:t>
            </w:r>
          </w:p>
        </w:tc>
        <w:tc>
          <w:tcPr>
            <w:tcW w:w="270" w:type="dxa"/>
          </w:tcPr>
          <w:p w14:paraId="52DEA64F"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nil"/>
              <w:left w:val="nil"/>
              <w:right w:val="nil"/>
            </w:tcBorders>
          </w:tcPr>
          <w:p w14:paraId="429F04C2" w14:textId="7B27926B" w:rsidR="00207C8B" w:rsidRPr="00297A65" w:rsidRDefault="00207C8B" w:rsidP="00207C8B">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1,126</w:t>
            </w:r>
          </w:p>
        </w:tc>
      </w:tr>
      <w:tr w:rsidR="00207C8B" w:rsidRPr="00297A65" w14:paraId="3364CD38" w14:textId="77777777" w:rsidTr="007470AF">
        <w:tc>
          <w:tcPr>
            <w:tcW w:w="3422" w:type="dxa"/>
            <w:hideMark/>
          </w:tcPr>
          <w:p w14:paraId="62609E26" w14:textId="77777777" w:rsidR="00207C8B" w:rsidRPr="00297A65" w:rsidRDefault="00207C8B" w:rsidP="00207C8B">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8" w:type="dxa"/>
            <w:tcBorders>
              <w:left w:val="nil"/>
              <w:bottom w:val="nil"/>
              <w:right w:val="nil"/>
            </w:tcBorders>
          </w:tcPr>
          <w:p w14:paraId="2FA00520"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28F176FE"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left w:val="nil"/>
              <w:bottom w:val="nil"/>
              <w:right w:val="nil"/>
            </w:tcBorders>
          </w:tcPr>
          <w:p w14:paraId="526EA3FF"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7996508A"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left w:val="nil"/>
              <w:bottom w:val="nil"/>
              <w:right w:val="nil"/>
            </w:tcBorders>
          </w:tcPr>
          <w:p w14:paraId="169CB559" w14:textId="77777777"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14E5CA83"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left w:val="nil"/>
              <w:bottom w:val="nil"/>
              <w:right w:val="nil"/>
            </w:tcBorders>
          </w:tcPr>
          <w:p w14:paraId="4E96B963"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0752F4D8"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left w:val="nil"/>
              <w:bottom w:val="nil"/>
              <w:right w:val="nil"/>
            </w:tcBorders>
          </w:tcPr>
          <w:p w14:paraId="1487A8D6" w14:textId="77777777"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p>
        </w:tc>
      </w:tr>
      <w:tr w:rsidR="00207C8B" w:rsidRPr="00297A65" w14:paraId="1C69E430" w14:textId="77777777" w:rsidTr="007470AF">
        <w:tc>
          <w:tcPr>
            <w:tcW w:w="3422" w:type="dxa"/>
            <w:hideMark/>
          </w:tcPr>
          <w:p w14:paraId="3D21AF04" w14:textId="77777777" w:rsidR="00207C8B" w:rsidRPr="00297A65" w:rsidRDefault="00207C8B" w:rsidP="00207C8B">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78" w:type="dxa"/>
          </w:tcPr>
          <w:p w14:paraId="504405D8" w14:textId="3828FCE5"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c>
          <w:tcPr>
            <w:tcW w:w="274" w:type="dxa"/>
          </w:tcPr>
          <w:p w14:paraId="5CA0FDB1"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2731616B" w14:textId="177AB7EF"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2C7311DA"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558092B7" w14:textId="59EEFE06"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c>
          <w:tcPr>
            <w:tcW w:w="274" w:type="dxa"/>
          </w:tcPr>
          <w:p w14:paraId="40894B00"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6E0F14A4" w14:textId="409420D8"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5397C905"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01079EF6" w14:textId="0DBCD131"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r>
      <w:tr w:rsidR="00207C8B" w:rsidRPr="00297A65" w14:paraId="32E08426" w14:textId="77777777" w:rsidTr="007470AF">
        <w:tc>
          <w:tcPr>
            <w:tcW w:w="3422" w:type="dxa"/>
            <w:hideMark/>
          </w:tcPr>
          <w:p w14:paraId="2563CE59" w14:textId="77777777" w:rsidR="00207C8B" w:rsidRPr="00297A65" w:rsidRDefault="00207C8B" w:rsidP="00207C8B">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8" w:type="dxa"/>
          </w:tcPr>
          <w:p w14:paraId="00EFE133" w14:textId="1FB20CA9"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c>
          <w:tcPr>
            <w:tcW w:w="274" w:type="dxa"/>
          </w:tcPr>
          <w:p w14:paraId="0D9F077B"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28EEC062" w14:textId="0C9C6A4B"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6A5729E5"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2CEF1C2C" w14:textId="67A669E1"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c>
          <w:tcPr>
            <w:tcW w:w="274" w:type="dxa"/>
          </w:tcPr>
          <w:p w14:paraId="6C187FA0"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02E50D72" w14:textId="7638C423"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28418CAE"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75BEC6E0" w14:textId="7AC96607"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r>
      <w:tr w:rsidR="00207C8B" w:rsidRPr="00297A65" w14:paraId="4922800A" w14:textId="77777777" w:rsidTr="007470AF">
        <w:tc>
          <w:tcPr>
            <w:tcW w:w="3422" w:type="dxa"/>
            <w:hideMark/>
          </w:tcPr>
          <w:p w14:paraId="6A3A7A8C" w14:textId="77777777" w:rsidR="00207C8B" w:rsidRPr="00297A65" w:rsidRDefault="00207C8B" w:rsidP="00207C8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tcPr>
          <w:p w14:paraId="607C3768" w14:textId="1B5C095D"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c>
          <w:tcPr>
            <w:tcW w:w="274" w:type="dxa"/>
          </w:tcPr>
          <w:p w14:paraId="186675DD"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2DC45409" w14:textId="34E00123"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5FD8B250"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173D8720" w14:textId="10987914"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c>
          <w:tcPr>
            <w:tcW w:w="274" w:type="dxa"/>
          </w:tcPr>
          <w:p w14:paraId="2E7584DB"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6D76A22B" w14:textId="4469B42E"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b/>
                <w:bCs/>
                <w:sz w:val="26"/>
                <w:szCs w:val="26"/>
              </w:rPr>
              <w:t>-</w:t>
            </w:r>
          </w:p>
        </w:tc>
        <w:tc>
          <w:tcPr>
            <w:tcW w:w="270" w:type="dxa"/>
          </w:tcPr>
          <w:p w14:paraId="7B3838F0"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36ED4FFD" w14:textId="2632203B"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r>
      <w:tr w:rsidR="00207C8B" w:rsidRPr="00297A65" w14:paraId="73F30A54" w14:textId="77777777" w:rsidTr="007470AF">
        <w:tc>
          <w:tcPr>
            <w:tcW w:w="3422" w:type="dxa"/>
            <w:hideMark/>
          </w:tcPr>
          <w:p w14:paraId="4B96E563" w14:textId="77777777" w:rsidR="00207C8B" w:rsidRPr="00297A65" w:rsidRDefault="00207C8B" w:rsidP="00207C8B">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76EAD410"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29D6667F"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2126D335"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9814D27" w14:textId="77777777" w:rsidR="00207C8B" w:rsidRPr="00297A65" w:rsidRDefault="00207C8B" w:rsidP="00207C8B">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2079B427" w14:textId="77777777" w:rsidR="00207C8B" w:rsidRPr="00297A65" w:rsidRDefault="00207C8B" w:rsidP="00207C8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7800ED9E"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56A8C21B"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232B5B74" w14:textId="77777777" w:rsidR="00207C8B" w:rsidRPr="00297A65" w:rsidRDefault="00207C8B" w:rsidP="00207C8B">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51603C38" w14:textId="77777777" w:rsidR="00207C8B" w:rsidRPr="00297A65" w:rsidRDefault="00207C8B" w:rsidP="00207C8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207C8B" w:rsidRPr="00297A65" w14:paraId="2322FBDB" w14:textId="77777777" w:rsidTr="007470AF">
        <w:tc>
          <w:tcPr>
            <w:tcW w:w="3422" w:type="dxa"/>
            <w:hideMark/>
          </w:tcPr>
          <w:p w14:paraId="4DE03E7D" w14:textId="77777777" w:rsidR="00207C8B" w:rsidRPr="00297A65" w:rsidRDefault="00207C8B" w:rsidP="00207C8B">
            <w:pPr>
              <w:suppressAutoHyphens/>
              <w:spacing w:line="240" w:lineRule="exact"/>
              <w:ind w:left="344" w:right="-90" w:hanging="16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78" w:type="dxa"/>
            <w:vAlign w:val="bottom"/>
          </w:tcPr>
          <w:p w14:paraId="2ECA128F" w14:textId="6C0B30E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72,864</w:t>
            </w:r>
          </w:p>
        </w:tc>
        <w:tc>
          <w:tcPr>
            <w:tcW w:w="274" w:type="dxa"/>
            <w:vAlign w:val="bottom"/>
          </w:tcPr>
          <w:p w14:paraId="1936C6ED"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57A36CE" w14:textId="045FF3F9"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C956C55"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2B69B725" w14:textId="701F5A37"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72,864</w:t>
            </w:r>
          </w:p>
        </w:tc>
        <w:tc>
          <w:tcPr>
            <w:tcW w:w="274" w:type="dxa"/>
            <w:vAlign w:val="bottom"/>
          </w:tcPr>
          <w:p w14:paraId="11A3DE1C"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568C9F94" w14:textId="7DD4EA1C"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BD2CE93"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114BC721" w14:textId="6C26375E"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72,864</w:t>
            </w:r>
          </w:p>
        </w:tc>
      </w:tr>
      <w:tr w:rsidR="00207C8B" w:rsidRPr="00297A65" w14:paraId="3CAB0184" w14:textId="77777777" w:rsidTr="007470AF">
        <w:tc>
          <w:tcPr>
            <w:tcW w:w="3422" w:type="dxa"/>
            <w:hideMark/>
          </w:tcPr>
          <w:p w14:paraId="1024C33F" w14:textId="77777777" w:rsidR="00207C8B" w:rsidRPr="00297A65" w:rsidRDefault="00207C8B" w:rsidP="00207C8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78" w:type="dxa"/>
            <w:vAlign w:val="bottom"/>
          </w:tcPr>
          <w:p w14:paraId="6D6314B0" w14:textId="11271374"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4" w:type="dxa"/>
            <w:vAlign w:val="bottom"/>
          </w:tcPr>
          <w:p w14:paraId="0D1D84C0"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07A60F0" w14:textId="2321F7D3"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31E5B0F4"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53C24B58" w14:textId="692D1358"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4" w:type="dxa"/>
            <w:vAlign w:val="bottom"/>
          </w:tcPr>
          <w:p w14:paraId="5FD14C7A"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B6FD888" w14:textId="014C11EE"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0" w:type="dxa"/>
            <w:vAlign w:val="bottom"/>
          </w:tcPr>
          <w:p w14:paraId="0CD2CF0C"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0E5DB9BB" w14:textId="5E588DB5"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r>
      <w:tr w:rsidR="00207C8B" w:rsidRPr="00297A65" w14:paraId="2BBFF05B" w14:textId="77777777" w:rsidTr="007470AF">
        <w:tc>
          <w:tcPr>
            <w:tcW w:w="3422" w:type="dxa"/>
            <w:hideMark/>
          </w:tcPr>
          <w:p w14:paraId="076602D8" w14:textId="77777777" w:rsidR="00207C8B" w:rsidRPr="00297A65" w:rsidRDefault="00207C8B" w:rsidP="00207C8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6F87BC6F" w14:textId="06414614"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color w:val="000000"/>
                <w:sz w:val="26"/>
                <w:szCs w:val="26"/>
              </w:rPr>
              <w:t>73,323</w:t>
            </w:r>
          </w:p>
        </w:tc>
        <w:tc>
          <w:tcPr>
            <w:tcW w:w="274" w:type="dxa"/>
            <w:vAlign w:val="bottom"/>
          </w:tcPr>
          <w:p w14:paraId="4554CF5B"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61A3B896" w14:textId="112A2CBC"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3" w:type="dxa"/>
            <w:vAlign w:val="bottom"/>
          </w:tcPr>
          <w:p w14:paraId="60ED4D39"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0AB871C8" w14:textId="1A02D601"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rPr>
              <w:t>72,864</w:t>
            </w:r>
          </w:p>
        </w:tc>
        <w:tc>
          <w:tcPr>
            <w:tcW w:w="274" w:type="dxa"/>
            <w:vAlign w:val="bottom"/>
          </w:tcPr>
          <w:p w14:paraId="60F1B29D"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335E0A47" w14:textId="79D8B68E"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rPr>
              <w:t>459</w:t>
            </w:r>
          </w:p>
        </w:tc>
        <w:tc>
          <w:tcPr>
            <w:tcW w:w="270" w:type="dxa"/>
            <w:vAlign w:val="bottom"/>
          </w:tcPr>
          <w:p w14:paraId="39BD0615"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239F27A0" w14:textId="09E06FC2"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color w:val="000000"/>
                <w:sz w:val="26"/>
                <w:szCs w:val="26"/>
              </w:rPr>
              <w:t>73,323</w:t>
            </w:r>
          </w:p>
        </w:tc>
      </w:tr>
      <w:tr w:rsidR="00207C8B" w:rsidRPr="00297A65" w14:paraId="02F959B5" w14:textId="77777777" w:rsidTr="007470AF">
        <w:tc>
          <w:tcPr>
            <w:tcW w:w="3422" w:type="dxa"/>
            <w:hideMark/>
          </w:tcPr>
          <w:p w14:paraId="7D74949E" w14:textId="77777777" w:rsidR="00207C8B" w:rsidRPr="00297A65" w:rsidRDefault="00207C8B" w:rsidP="00207C8B">
            <w:pPr>
              <w:suppressAutoHyphens/>
              <w:spacing w:line="240" w:lineRule="exact"/>
              <w:ind w:left="209" w:right="-90" w:hanging="18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7C766F20" w14:textId="022C16DC"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c>
          <w:tcPr>
            <w:tcW w:w="274" w:type="dxa"/>
            <w:vAlign w:val="bottom"/>
          </w:tcPr>
          <w:p w14:paraId="66921708"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D8A8A37" w14:textId="70759DEE" w:rsidR="00207C8B" w:rsidRPr="00297A65" w:rsidRDefault="00207C8B" w:rsidP="00207C8B">
            <w:pPr>
              <w:tabs>
                <w:tab w:val="decimal" w:pos="699"/>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16E52092"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6F1F4A8B" w14:textId="6B38B383"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c>
          <w:tcPr>
            <w:tcW w:w="274" w:type="dxa"/>
            <w:vAlign w:val="bottom"/>
          </w:tcPr>
          <w:p w14:paraId="1E7B979B"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0673D860" w14:textId="794BA9B0"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25407DCB"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3626A0F3" w14:textId="66B9C3F0"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r>
      <w:tr w:rsidR="00207C8B" w:rsidRPr="00297A65" w14:paraId="35A85285" w14:textId="77777777" w:rsidTr="007470AF">
        <w:tc>
          <w:tcPr>
            <w:tcW w:w="3422" w:type="dxa"/>
            <w:hideMark/>
          </w:tcPr>
          <w:p w14:paraId="32F3168C" w14:textId="77777777" w:rsidR="00207C8B" w:rsidRPr="00297A65" w:rsidRDefault="00207C8B" w:rsidP="00207C8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tcPr>
          <w:p w14:paraId="32B4CFA1" w14:textId="7F9EC9E4"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B40327">
              <w:rPr>
                <w:rFonts w:ascii="CordiaUPC" w:hAnsi="CordiaUPC" w:cs="CordiaUPC"/>
                <w:b/>
                <w:bCs/>
                <w:color w:val="000000"/>
                <w:sz w:val="26"/>
                <w:szCs w:val="26"/>
              </w:rPr>
              <w:t>778,237</w:t>
            </w:r>
          </w:p>
        </w:tc>
        <w:tc>
          <w:tcPr>
            <w:tcW w:w="274" w:type="dxa"/>
          </w:tcPr>
          <w:p w14:paraId="5D8E2B01"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tcPr>
          <w:p w14:paraId="3214A533" w14:textId="09B42BC3" w:rsidR="00207C8B" w:rsidRPr="00297A65" w:rsidRDefault="00207C8B" w:rsidP="00207C8B">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tcPr>
          <w:p w14:paraId="5D125537"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235C07F5" w14:textId="5FFF9C19" w:rsidR="00207C8B" w:rsidRPr="00297A65" w:rsidRDefault="00207C8B" w:rsidP="00207C8B">
            <w:pPr>
              <w:tabs>
                <w:tab w:val="decimal" w:pos="766"/>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777,631</w:t>
            </w:r>
          </w:p>
        </w:tc>
        <w:tc>
          <w:tcPr>
            <w:tcW w:w="274" w:type="dxa"/>
          </w:tcPr>
          <w:p w14:paraId="1CAA07D7"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41FB81AC" w14:textId="6C145720"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606</w:t>
            </w:r>
          </w:p>
        </w:tc>
        <w:tc>
          <w:tcPr>
            <w:tcW w:w="270" w:type="dxa"/>
          </w:tcPr>
          <w:p w14:paraId="68AA70A9"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6DB0E0AE" w14:textId="635F63FA" w:rsidR="00207C8B" w:rsidRPr="00297A65" w:rsidRDefault="00207C8B" w:rsidP="00207C8B">
            <w:pPr>
              <w:tabs>
                <w:tab w:val="decimal" w:pos="776"/>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778,237</w:t>
            </w:r>
          </w:p>
        </w:tc>
      </w:tr>
      <w:tr w:rsidR="00207C8B" w:rsidRPr="00297A65" w14:paraId="03321C01" w14:textId="77777777" w:rsidTr="007470AF">
        <w:tc>
          <w:tcPr>
            <w:tcW w:w="3422" w:type="dxa"/>
          </w:tcPr>
          <w:p w14:paraId="157293F5" w14:textId="77777777" w:rsidR="00207C8B" w:rsidRPr="00297A65" w:rsidRDefault="00207C8B" w:rsidP="00207C8B">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67A2D719"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D22C3A7"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69B8DB3F" w14:textId="77777777" w:rsidR="00207C8B" w:rsidRPr="00297A65" w:rsidRDefault="00207C8B" w:rsidP="00207C8B">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73BFEA35"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2488E9CB" w14:textId="77777777" w:rsidR="00207C8B" w:rsidRPr="00297A65" w:rsidRDefault="00207C8B" w:rsidP="00207C8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37DD202"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7CEE7894"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394CE82"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5EC33E19" w14:textId="77777777" w:rsidR="00207C8B" w:rsidRPr="00297A65" w:rsidRDefault="00207C8B" w:rsidP="00207C8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207C8B" w:rsidRPr="00297A65" w14:paraId="25D48006" w14:textId="77777777" w:rsidTr="007470AF">
        <w:tc>
          <w:tcPr>
            <w:tcW w:w="3422" w:type="dxa"/>
            <w:hideMark/>
          </w:tcPr>
          <w:p w14:paraId="3468FA73" w14:textId="77777777" w:rsidR="00207C8B" w:rsidRPr="00297A65" w:rsidRDefault="00207C8B" w:rsidP="00207C8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8" w:type="dxa"/>
          </w:tcPr>
          <w:p w14:paraId="3A5CEE70"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A34154F"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B222A46" w14:textId="77777777" w:rsidR="00207C8B" w:rsidRPr="00297A65" w:rsidRDefault="00207C8B" w:rsidP="00207C8B">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8BCB092"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09CEB586" w14:textId="77777777" w:rsidR="00207C8B" w:rsidRPr="00297A65" w:rsidRDefault="00207C8B" w:rsidP="00207C8B">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A16790B"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2B2E9102"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347DD6CA"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5AA5CDC9" w14:textId="77777777" w:rsidR="00207C8B" w:rsidRPr="00297A65" w:rsidRDefault="00207C8B" w:rsidP="00207C8B">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207C8B" w:rsidRPr="00297A65" w14:paraId="5711251C" w14:textId="77777777" w:rsidTr="007470AF">
        <w:tc>
          <w:tcPr>
            <w:tcW w:w="3422" w:type="dxa"/>
          </w:tcPr>
          <w:p w14:paraId="64401E26" w14:textId="77777777" w:rsidR="00207C8B" w:rsidRPr="00297A65" w:rsidRDefault="00207C8B" w:rsidP="00207C8B">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78" w:type="dxa"/>
            <w:vAlign w:val="bottom"/>
          </w:tcPr>
          <w:p w14:paraId="0AD18BF2" w14:textId="5D8B69AD"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815,678</w:t>
            </w:r>
          </w:p>
        </w:tc>
        <w:tc>
          <w:tcPr>
            <w:tcW w:w="274" w:type="dxa"/>
            <w:vAlign w:val="bottom"/>
          </w:tcPr>
          <w:p w14:paraId="23F28B39"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AD3C80D" w14:textId="4861F55A"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vAlign w:val="bottom"/>
          </w:tcPr>
          <w:p w14:paraId="19AE52FF"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4FB2C3EC" w14:textId="710E5FEC"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815,693</w:t>
            </w:r>
          </w:p>
        </w:tc>
        <w:tc>
          <w:tcPr>
            <w:tcW w:w="274" w:type="dxa"/>
            <w:vAlign w:val="bottom"/>
          </w:tcPr>
          <w:p w14:paraId="181312EC"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EC9A793" w14:textId="4F82E5F5"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092E82F4"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5862883B" w14:textId="6BBCC058"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815,693</w:t>
            </w:r>
          </w:p>
        </w:tc>
      </w:tr>
      <w:tr w:rsidR="00207C8B" w:rsidRPr="00297A65" w14:paraId="048A06E5" w14:textId="77777777" w:rsidTr="007470AF">
        <w:tc>
          <w:tcPr>
            <w:tcW w:w="3422" w:type="dxa"/>
          </w:tcPr>
          <w:p w14:paraId="47C98FAB" w14:textId="77777777" w:rsidR="00207C8B" w:rsidRPr="00297A65" w:rsidRDefault="00207C8B" w:rsidP="00207C8B">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liabilities designated at FVTPL</w:t>
            </w:r>
          </w:p>
        </w:tc>
        <w:tc>
          <w:tcPr>
            <w:tcW w:w="1078" w:type="dxa"/>
          </w:tcPr>
          <w:p w14:paraId="1A996D90" w14:textId="432BCFBA" w:rsidR="00207C8B" w:rsidRPr="00297A65" w:rsidRDefault="00207C8B" w:rsidP="00207C8B">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c>
          <w:tcPr>
            <w:tcW w:w="274" w:type="dxa"/>
          </w:tcPr>
          <w:p w14:paraId="0B0CEA02"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Pr>
          <w:p w14:paraId="097A0727" w14:textId="02CCF1CF" w:rsidR="00207C8B" w:rsidRPr="00297A65" w:rsidRDefault="00207C8B" w:rsidP="00207C8B">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tcPr>
          <w:p w14:paraId="29710E07"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7133F87C" w14:textId="0B654082" w:rsidR="00207C8B" w:rsidRPr="00297A65" w:rsidRDefault="00207C8B" w:rsidP="00207C8B">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c>
          <w:tcPr>
            <w:tcW w:w="274" w:type="dxa"/>
          </w:tcPr>
          <w:p w14:paraId="71D093FF"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69CA8DA7" w14:textId="46687872" w:rsidR="00207C8B" w:rsidRPr="00297A65" w:rsidRDefault="00207C8B" w:rsidP="00207C8B">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1AA92ECA"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6774BD2B" w14:textId="30E1873F" w:rsidR="00207C8B" w:rsidRPr="00297A65" w:rsidRDefault="00207C8B" w:rsidP="00207C8B">
            <w:pPr>
              <w:tabs>
                <w:tab w:val="decimal" w:pos="77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r>
      <w:tr w:rsidR="00207C8B" w:rsidRPr="00297A65" w14:paraId="3EAF2AE3" w14:textId="77777777" w:rsidTr="007470AF">
        <w:tc>
          <w:tcPr>
            <w:tcW w:w="3422" w:type="dxa"/>
          </w:tcPr>
          <w:p w14:paraId="3E3744BA" w14:textId="77777777" w:rsidR="00207C8B" w:rsidRPr="00297A65" w:rsidRDefault="00207C8B" w:rsidP="00207C8B">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8" w:type="dxa"/>
          </w:tcPr>
          <w:p w14:paraId="69545CA0"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tcPr>
          <w:p w14:paraId="647243C9"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0E9F51CF"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1112393C"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032A6DC5" w14:textId="77777777"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0DC1D02C"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5F5BE4E7"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6369563F"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5B1E910B" w14:textId="77777777"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p>
        </w:tc>
      </w:tr>
      <w:tr w:rsidR="00207C8B" w:rsidRPr="00297A65" w14:paraId="288B359B" w14:textId="77777777" w:rsidTr="007470AF">
        <w:tc>
          <w:tcPr>
            <w:tcW w:w="3422" w:type="dxa"/>
          </w:tcPr>
          <w:p w14:paraId="610D22C6" w14:textId="77777777" w:rsidR="00207C8B" w:rsidRPr="00297A65" w:rsidRDefault="00207C8B" w:rsidP="00207C8B">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8" w:type="dxa"/>
          </w:tcPr>
          <w:p w14:paraId="4FFBFDBD" w14:textId="570E3E46"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c>
          <w:tcPr>
            <w:tcW w:w="274" w:type="dxa"/>
          </w:tcPr>
          <w:p w14:paraId="11422683"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31CC23D1" w14:textId="5877DAB8"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tcPr>
          <w:p w14:paraId="7F86D38D"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726EC520" w14:textId="090EB624"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c>
          <w:tcPr>
            <w:tcW w:w="274" w:type="dxa"/>
          </w:tcPr>
          <w:p w14:paraId="1E8D550A"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2F041037" w14:textId="146E28C5"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color w:val="000000"/>
                <w:sz w:val="26"/>
                <w:szCs w:val="26"/>
              </w:rPr>
              <w:t>-</w:t>
            </w:r>
          </w:p>
        </w:tc>
        <w:tc>
          <w:tcPr>
            <w:tcW w:w="270" w:type="dxa"/>
          </w:tcPr>
          <w:p w14:paraId="49EECE92"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6977808B" w14:textId="611ECF0D"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r>
      <w:tr w:rsidR="00207C8B" w:rsidRPr="00297A65" w14:paraId="24AD1013" w14:textId="77777777" w:rsidTr="007470AF">
        <w:tc>
          <w:tcPr>
            <w:tcW w:w="3422" w:type="dxa"/>
            <w:hideMark/>
          </w:tcPr>
          <w:p w14:paraId="7F943E5E" w14:textId="77777777" w:rsidR="00207C8B" w:rsidRPr="00297A65" w:rsidRDefault="00207C8B" w:rsidP="00207C8B">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8" w:type="dxa"/>
            <w:tcBorders>
              <w:bottom w:val="single" w:sz="4" w:space="0" w:color="auto"/>
            </w:tcBorders>
          </w:tcPr>
          <w:p w14:paraId="75298BCA" w14:textId="75FA1C7B"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3,708</w:t>
            </w:r>
          </w:p>
        </w:tc>
        <w:tc>
          <w:tcPr>
            <w:tcW w:w="274" w:type="dxa"/>
          </w:tcPr>
          <w:p w14:paraId="55E4B719"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tcPr>
          <w:p w14:paraId="42511785" w14:textId="17239711"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3" w:type="dxa"/>
          </w:tcPr>
          <w:p w14:paraId="3C001033"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bottom w:val="single" w:sz="4" w:space="0" w:color="auto"/>
            </w:tcBorders>
          </w:tcPr>
          <w:p w14:paraId="697A47EC" w14:textId="4B672EBB" w:rsidR="00207C8B" w:rsidRPr="00297A65" w:rsidRDefault="00207C8B" w:rsidP="00207C8B">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3,708</w:t>
            </w:r>
          </w:p>
        </w:tc>
        <w:tc>
          <w:tcPr>
            <w:tcW w:w="274" w:type="dxa"/>
          </w:tcPr>
          <w:p w14:paraId="132608F2"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bottom w:val="single" w:sz="4" w:space="0" w:color="auto"/>
            </w:tcBorders>
          </w:tcPr>
          <w:p w14:paraId="3531E815" w14:textId="5078A7AE"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0" w:type="dxa"/>
          </w:tcPr>
          <w:p w14:paraId="56A141FF"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bottom w:val="single" w:sz="4" w:space="0" w:color="auto"/>
            </w:tcBorders>
          </w:tcPr>
          <w:p w14:paraId="036DC1B6" w14:textId="3FC59FB1" w:rsidR="00207C8B" w:rsidRPr="00297A65" w:rsidRDefault="00207C8B" w:rsidP="00207C8B">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3,708</w:t>
            </w:r>
          </w:p>
        </w:tc>
      </w:tr>
      <w:tr w:rsidR="00207C8B" w:rsidRPr="00297A65" w14:paraId="0D72CD00" w14:textId="77777777" w:rsidTr="007470AF">
        <w:tc>
          <w:tcPr>
            <w:tcW w:w="3422" w:type="dxa"/>
            <w:hideMark/>
          </w:tcPr>
          <w:p w14:paraId="1E4E8225" w14:textId="77777777" w:rsidR="00207C8B" w:rsidRPr="00297A65" w:rsidRDefault="00207C8B" w:rsidP="00207C8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tcPr>
          <w:p w14:paraId="44E385BB" w14:textId="1B8C2F35"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b/>
                <w:bCs/>
                <w:color w:val="000000"/>
                <w:sz w:val="26"/>
                <w:szCs w:val="26"/>
              </w:rPr>
              <w:t>8,144</w:t>
            </w:r>
          </w:p>
        </w:tc>
        <w:tc>
          <w:tcPr>
            <w:tcW w:w="274" w:type="dxa"/>
          </w:tcPr>
          <w:p w14:paraId="678E2AED"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5411B7B0" w14:textId="6BFBB8ED"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tcPr>
          <w:p w14:paraId="46C0C2DD"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6C006FA6" w14:textId="32F2508A"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b/>
                <w:bCs/>
                <w:color w:val="000000"/>
                <w:sz w:val="26"/>
                <w:szCs w:val="26"/>
              </w:rPr>
              <w:t>8,144</w:t>
            </w:r>
          </w:p>
        </w:tc>
        <w:tc>
          <w:tcPr>
            <w:tcW w:w="274" w:type="dxa"/>
          </w:tcPr>
          <w:p w14:paraId="67C82B90"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053C21B0" w14:textId="15087C1A"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6EE4FF67"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62270189" w14:textId="018DAD3E" w:rsidR="00207C8B" w:rsidRPr="00297A65" w:rsidRDefault="00207C8B" w:rsidP="00207C8B">
            <w:pPr>
              <w:tabs>
                <w:tab w:val="decimal" w:pos="77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8,144</w:t>
            </w:r>
          </w:p>
        </w:tc>
      </w:tr>
      <w:tr w:rsidR="00207C8B" w:rsidRPr="00297A65" w14:paraId="1F070064" w14:textId="77777777" w:rsidTr="007470AF">
        <w:tc>
          <w:tcPr>
            <w:tcW w:w="3422" w:type="dxa"/>
          </w:tcPr>
          <w:p w14:paraId="082F1F84" w14:textId="77777777" w:rsidR="00207C8B" w:rsidRPr="00297A65" w:rsidRDefault="00207C8B" w:rsidP="00207C8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tcPr>
          <w:p w14:paraId="12D8CC5E" w14:textId="333BD50D" w:rsidR="00207C8B" w:rsidRPr="00297A65" w:rsidRDefault="00207C8B" w:rsidP="00207C8B">
            <w:pPr>
              <w:tabs>
                <w:tab w:val="decimal" w:pos="858"/>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88,960</w:t>
            </w:r>
          </w:p>
        </w:tc>
        <w:tc>
          <w:tcPr>
            <w:tcW w:w="274" w:type="dxa"/>
          </w:tcPr>
          <w:p w14:paraId="2224FB95"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7FD436E7" w14:textId="1969300A"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tcPr>
          <w:p w14:paraId="0B4B2977"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5D828349" w14:textId="7364A637" w:rsidR="00207C8B" w:rsidRPr="00297A65" w:rsidRDefault="00207C8B" w:rsidP="00207C8B">
            <w:pPr>
              <w:tabs>
                <w:tab w:val="decimal" w:pos="76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90,935</w:t>
            </w:r>
          </w:p>
        </w:tc>
        <w:tc>
          <w:tcPr>
            <w:tcW w:w="274" w:type="dxa"/>
          </w:tcPr>
          <w:p w14:paraId="72F3652D"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7E7D717F" w14:textId="77498579" w:rsidR="00207C8B" w:rsidRPr="00297A65" w:rsidRDefault="00207C8B" w:rsidP="00207C8B">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2D78029C"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7008DCAE" w14:textId="5A92745B" w:rsidR="00207C8B" w:rsidRPr="00297A65" w:rsidRDefault="00207C8B" w:rsidP="00207C8B">
            <w:pPr>
              <w:tabs>
                <w:tab w:val="decimal" w:pos="77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90,935</w:t>
            </w:r>
          </w:p>
        </w:tc>
      </w:tr>
      <w:tr w:rsidR="00207C8B" w:rsidRPr="00297A65" w14:paraId="28B20B89" w14:textId="77777777" w:rsidTr="007470AF">
        <w:tc>
          <w:tcPr>
            <w:tcW w:w="3422" w:type="dxa"/>
            <w:hideMark/>
          </w:tcPr>
          <w:p w14:paraId="6AA6B57F" w14:textId="77777777" w:rsidR="00207C8B" w:rsidRPr="00297A65" w:rsidRDefault="00207C8B" w:rsidP="00207C8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tcPr>
          <w:p w14:paraId="188DB9AF" w14:textId="3F86BB93"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913,214</w:t>
            </w:r>
          </w:p>
        </w:tc>
        <w:tc>
          <w:tcPr>
            <w:tcW w:w="274" w:type="dxa"/>
          </w:tcPr>
          <w:p w14:paraId="10191B4F" w14:textId="77777777" w:rsidR="00207C8B" w:rsidRPr="00297A65" w:rsidRDefault="00207C8B" w:rsidP="00207C8B">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tcPr>
          <w:p w14:paraId="2E396A09" w14:textId="2ED6BB30"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tcPr>
          <w:p w14:paraId="6BA5A7EB"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double" w:sz="4" w:space="0" w:color="auto"/>
              <w:right w:val="nil"/>
            </w:tcBorders>
          </w:tcPr>
          <w:p w14:paraId="4D27DB9B" w14:textId="7ED7F088" w:rsidR="00207C8B" w:rsidRPr="00297A65" w:rsidRDefault="00207C8B" w:rsidP="00207C8B">
            <w:pPr>
              <w:tabs>
                <w:tab w:val="decimal" w:pos="766"/>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915,204</w:t>
            </w:r>
          </w:p>
        </w:tc>
        <w:tc>
          <w:tcPr>
            <w:tcW w:w="274" w:type="dxa"/>
          </w:tcPr>
          <w:p w14:paraId="0D209F41"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double" w:sz="4" w:space="0" w:color="auto"/>
              <w:right w:val="nil"/>
            </w:tcBorders>
          </w:tcPr>
          <w:p w14:paraId="378A4134" w14:textId="3D33984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4DF43165" w14:textId="77777777" w:rsidR="00207C8B" w:rsidRPr="00297A65" w:rsidRDefault="00207C8B" w:rsidP="00207C8B">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tcPr>
          <w:p w14:paraId="2C17D0CD" w14:textId="7F65B3D5" w:rsidR="00207C8B" w:rsidRPr="00297A65" w:rsidRDefault="00207C8B" w:rsidP="00207C8B">
            <w:pPr>
              <w:tabs>
                <w:tab w:val="decimal" w:pos="776"/>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915,204</w:t>
            </w:r>
          </w:p>
        </w:tc>
      </w:tr>
    </w:tbl>
    <w:p w14:paraId="574A554B" w14:textId="77777777" w:rsidR="002161DF" w:rsidRDefault="002161DF" w:rsidP="002C0CF6">
      <w:pPr>
        <w:ind w:left="562"/>
        <w:jc w:val="thaiDistribute"/>
        <w:rPr>
          <w:rFonts w:ascii="CordiaUPC" w:hAnsi="CordiaUPC" w:cs="CordiaUPC"/>
          <w:sz w:val="26"/>
          <w:szCs w:val="26"/>
        </w:rPr>
      </w:pPr>
    </w:p>
    <w:p w14:paraId="7FC5CBCB" w14:textId="68C44036" w:rsidR="00315BFE" w:rsidRPr="005370B6" w:rsidRDefault="00315BFE" w:rsidP="005370B6">
      <w:pPr>
        <w:tabs>
          <w:tab w:val="left" w:pos="540"/>
          <w:tab w:val="left" w:pos="1170"/>
        </w:tabs>
        <w:spacing w:line="240" w:lineRule="exact"/>
        <w:ind w:left="540" w:right="9"/>
        <w:jc w:val="thaiDistribute"/>
        <w:rPr>
          <w:rFonts w:ascii="CordiaUPC" w:hAnsi="CordiaUPC" w:cs="CordiaUPC"/>
          <w:sz w:val="26"/>
          <w:szCs w:val="26"/>
        </w:rPr>
      </w:pPr>
      <w:r w:rsidRPr="005370B6">
        <w:rPr>
          <w:rFonts w:ascii="CordiaUPC" w:hAnsi="CordiaUPC" w:cs="CordiaUPC" w:hint="cs"/>
          <w:sz w:val="26"/>
          <w:szCs w:val="26"/>
        </w:rPr>
        <w:t>The following methods and assumptions were used by the Bank</w:t>
      </w:r>
      <w:r w:rsidR="00DE67F3" w:rsidRPr="005370B6">
        <w:rPr>
          <w:rFonts w:ascii="CordiaUPC" w:hAnsi="CordiaUPC" w:cs="CordiaUPC" w:hint="cs"/>
          <w:sz w:val="26"/>
          <w:szCs w:val="26"/>
        </w:rPr>
        <w:t xml:space="preserve"> and its subsidiaries</w:t>
      </w:r>
      <w:r w:rsidRPr="005370B6">
        <w:rPr>
          <w:rFonts w:ascii="CordiaUPC" w:hAnsi="CordiaUPC" w:cs="CordiaUPC" w:hint="cs"/>
          <w:sz w:val="26"/>
          <w:szCs w:val="26"/>
        </w:rPr>
        <w:t xml:space="preserve"> in estimating fair value of financial instruments as disclosed herein.</w:t>
      </w:r>
    </w:p>
    <w:p w14:paraId="62283330" w14:textId="77777777" w:rsidR="00315BFE" w:rsidRPr="005370B6" w:rsidRDefault="00315BFE" w:rsidP="005370B6">
      <w:pPr>
        <w:tabs>
          <w:tab w:val="left" w:pos="540"/>
          <w:tab w:val="left" w:pos="1170"/>
        </w:tabs>
        <w:spacing w:line="240" w:lineRule="exact"/>
        <w:ind w:left="540" w:right="9"/>
        <w:jc w:val="thaiDistribute"/>
        <w:rPr>
          <w:rFonts w:ascii="CordiaUPC" w:hAnsi="CordiaUPC" w:cs="CordiaUPC"/>
          <w:sz w:val="26"/>
          <w:szCs w:val="26"/>
        </w:rPr>
      </w:pPr>
    </w:p>
    <w:p w14:paraId="3B40AFCD" w14:textId="77777777" w:rsidR="00315BFE" w:rsidRPr="005370B6" w:rsidRDefault="00315BFE" w:rsidP="005370B6">
      <w:pPr>
        <w:spacing w:line="240" w:lineRule="exact"/>
        <w:ind w:left="851"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Cash:</w:t>
      </w:r>
    </w:p>
    <w:p w14:paraId="3BA50C83" w14:textId="77777777" w:rsidR="00315BFE" w:rsidRPr="005370B6" w:rsidRDefault="00315BFE" w:rsidP="005370B6">
      <w:pPr>
        <w:tabs>
          <w:tab w:val="left" w:pos="993"/>
        </w:tabs>
        <w:spacing w:line="240" w:lineRule="exact"/>
        <w:ind w:left="851" w:right="29"/>
        <w:jc w:val="thaiDistribute"/>
        <w:rPr>
          <w:rFonts w:ascii="CordiaUPC" w:hAnsi="CordiaUPC" w:cs="CordiaUPC"/>
          <w:sz w:val="26"/>
          <w:szCs w:val="26"/>
        </w:rPr>
      </w:pPr>
    </w:p>
    <w:p w14:paraId="45DDCA8B" w14:textId="77777777" w:rsidR="00315BFE" w:rsidRPr="005370B6" w:rsidRDefault="00315BFE" w:rsidP="005370B6">
      <w:pPr>
        <w:tabs>
          <w:tab w:val="left" w:pos="993"/>
        </w:tabs>
        <w:spacing w:line="240" w:lineRule="exact"/>
        <w:ind w:left="851" w:right="29"/>
        <w:jc w:val="thaiDistribute"/>
        <w:rPr>
          <w:rFonts w:ascii="CordiaUPC" w:hAnsi="CordiaUPC" w:cs="CordiaUPC"/>
          <w:sz w:val="26"/>
          <w:szCs w:val="26"/>
        </w:rPr>
      </w:pPr>
      <w:r w:rsidRPr="005370B6">
        <w:rPr>
          <w:rFonts w:ascii="CordiaUPC" w:hAnsi="CordiaUPC" w:cs="CordiaUPC" w:hint="cs"/>
          <w:sz w:val="26"/>
          <w:szCs w:val="26"/>
        </w:rPr>
        <w:t xml:space="preserve">The fair value is approximated based on </w:t>
      </w:r>
      <w:proofErr w:type="gramStart"/>
      <w:r w:rsidRPr="005370B6">
        <w:rPr>
          <w:rFonts w:ascii="CordiaUPC" w:hAnsi="CordiaUPC" w:cs="CordiaUPC" w:hint="cs"/>
          <w:sz w:val="26"/>
          <w:szCs w:val="26"/>
        </w:rPr>
        <w:t>its</w:t>
      </w:r>
      <w:proofErr w:type="gramEnd"/>
      <w:r w:rsidRPr="005370B6">
        <w:rPr>
          <w:rFonts w:ascii="CordiaUPC" w:hAnsi="CordiaUPC" w:cs="CordiaUPC" w:hint="cs"/>
          <w:sz w:val="26"/>
          <w:szCs w:val="26"/>
        </w:rPr>
        <w:t xml:space="preserve"> carrying value.</w:t>
      </w:r>
    </w:p>
    <w:p w14:paraId="42D1C30C" w14:textId="77777777" w:rsidR="00315BFE" w:rsidRPr="005370B6" w:rsidRDefault="00315BFE" w:rsidP="005370B6">
      <w:pPr>
        <w:spacing w:line="240" w:lineRule="exact"/>
        <w:ind w:left="851"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Interbank and money market items (assets)</w:t>
      </w:r>
      <w:r w:rsidR="00F427F8" w:rsidRPr="005370B6">
        <w:rPr>
          <w:rFonts w:ascii="CordiaUPC" w:hAnsi="CordiaUPC" w:cs="CordiaUPC" w:hint="cs"/>
          <w:sz w:val="26"/>
          <w:szCs w:val="26"/>
        </w:rPr>
        <w:t>:</w:t>
      </w:r>
    </w:p>
    <w:p w14:paraId="04347DE0" w14:textId="77777777" w:rsidR="00315BFE" w:rsidRPr="005370B6" w:rsidRDefault="00315BFE" w:rsidP="005370B6">
      <w:pPr>
        <w:pStyle w:val="BodyTextIndent"/>
        <w:spacing w:after="0" w:line="240" w:lineRule="exact"/>
        <w:ind w:left="850" w:right="29"/>
        <w:jc w:val="thaiDistribute"/>
        <w:rPr>
          <w:rFonts w:ascii="CordiaUPC" w:hAnsi="CordiaUPC" w:cs="CordiaUPC"/>
          <w:sz w:val="26"/>
          <w:szCs w:val="26"/>
        </w:rPr>
      </w:pPr>
    </w:p>
    <w:p w14:paraId="6CCDBE08" w14:textId="3B0F5FF3" w:rsidR="00315BFE" w:rsidRPr="005370B6" w:rsidRDefault="00315BFE" w:rsidP="005370B6">
      <w:pPr>
        <w:pStyle w:val="BodyTextIndent"/>
        <w:spacing w:after="0" w:line="240" w:lineRule="exact"/>
        <w:ind w:left="850" w:right="29"/>
        <w:jc w:val="thaiDistribute"/>
        <w:rPr>
          <w:rFonts w:ascii="CordiaUPC" w:hAnsi="CordiaUPC" w:cs="CordiaUPC"/>
          <w:sz w:val="26"/>
          <w:szCs w:val="26"/>
        </w:rPr>
      </w:pPr>
      <w:r w:rsidRPr="005370B6">
        <w:rPr>
          <w:rFonts w:ascii="CordiaUPC" w:hAnsi="CordiaUPC" w:cs="CordiaUPC" w:hint="cs"/>
          <w:sz w:val="26"/>
          <w:szCs w:val="26"/>
        </w:rPr>
        <w:t xml:space="preserve">The fair value is approximated based on the carrying </w:t>
      </w:r>
      <w:r w:rsidR="00BB2675" w:rsidRPr="005370B6">
        <w:rPr>
          <w:rFonts w:ascii="CordiaUPC" w:hAnsi="CordiaUPC" w:cs="CordiaUPC" w:hint="cs"/>
          <w:sz w:val="26"/>
          <w:szCs w:val="26"/>
        </w:rPr>
        <w:t>amount</w:t>
      </w:r>
      <w:r w:rsidRPr="005370B6">
        <w:rPr>
          <w:rFonts w:ascii="CordiaUPC" w:hAnsi="CordiaUPC" w:cs="CordiaUPC" w:hint="cs"/>
          <w:sz w:val="26"/>
          <w:szCs w:val="26"/>
        </w:rPr>
        <w:t xml:space="preserve">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5F2189E5" w14:textId="77777777" w:rsidR="00EA048F" w:rsidRPr="005370B6" w:rsidRDefault="00EA048F" w:rsidP="005370B6">
      <w:pPr>
        <w:spacing w:line="240" w:lineRule="exact"/>
        <w:ind w:left="850" w:right="29" w:hanging="284"/>
        <w:jc w:val="thaiDistribute"/>
        <w:rPr>
          <w:rFonts w:ascii="CordiaUPC" w:hAnsi="CordiaUPC" w:cs="CordiaUPC"/>
          <w:sz w:val="26"/>
          <w:szCs w:val="26"/>
        </w:rPr>
      </w:pPr>
    </w:p>
    <w:p w14:paraId="5A32D281" w14:textId="292DDA6E" w:rsidR="00315BFE" w:rsidRPr="005370B6" w:rsidRDefault="00D72F06" w:rsidP="005370B6">
      <w:pPr>
        <w:spacing w:line="240" w:lineRule="exact"/>
        <w:ind w:left="850" w:right="29" w:hanging="284"/>
        <w:jc w:val="thaiDistribute"/>
        <w:rPr>
          <w:rFonts w:ascii="CordiaUPC" w:hAnsi="CordiaUPC" w:cs="CordiaUPC"/>
          <w:sz w:val="26"/>
          <w:szCs w:val="26"/>
        </w:rPr>
      </w:pPr>
      <w:r w:rsidRPr="005370B6">
        <w:rPr>
          <w:rFonts w:ascii="CordiaUPC" w:hAnsi="CordiaUPC" w:cs="CordiaUPC" w:hint="cs"/>
          <w:sz w:val="26"/>
          <w:szCs w:val="26"/>
        </w:rPr>
        <w:t>-</w:t>
      </w:r>
      <w:r w:rsidRPr="005370B6">
        <w:rPr>
          <w:rFonts w:ascii="CordiaUPC" w:hAnsi="CordiaUPC" w:cs="CordiaUPC" w:hint="cs"/>
          <w:sz w:val="26"/>
          <w:szCs w:val="26"/>
        </w:rPr>
        <w:tab/>
        <w:t>Financial assets measured at FVTPL and investments:</w:t>
      </w:r>
    </w:p>
    <w:p w14:paraId="1918EE4A" w14:textId="57BF9357" w:rsidR="00D72F06" w:rsidRPr="005370B6" w:rsidRDefault="00D72F06" w:rsidP="005370B6">
      <w:pPr>
        <w:spacing w:line="240" w:lineRule="exact"/>
        <w:ind w:left="850" w:right="29" w:hanging="284"/>
        <w:jc w:val="thaiDistribute"/>
        <w:rPr>
          <w:rFonts w:ascii="CordiaUPC" w:hAnsi="CordiaUPC" w:cs="CordiaUPC"/>
          <w:sz w:val="26"/>
          <w:szCs w:val="26"/>
        </w:rPr>
      </w:pPr>
    </w:p>
    <w:p w14:paraId="4C14D580" w14:textId="2BC9AE99" w:rsidR="00D72F06" w:rsidRPr="007E577C" w:rsidRDefault="00D72F06" w:rsidP="005370B6">
      <w:pPr>
        <w:pStyle w:val="BodyText"/>
        <w:spacing w:after="0" w:line="240" w:lineRule="exact"/>
        <w:ind w:left="851"/>
        <w:jc w:val="both"/>
        <w:rPr>
          <w:rFonts w:ascii="CordiaUPC" w:hAnsi="CordiaUPC" w:cs="CordiaUPC"/>
          <w:sz w:val="26"/>
          <w:szCs w:val="26"/>
        </w:rPr>
      </w:pPr>
      <w:bookmarkStart w:id="7" w:name="_Hlk39844370"/>
      <w:r w:rsidRPr="007E577C">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7E577C">
        <w:rPr>
          <w:rFonts w:ascii="CordiaUPC" w:hAnsi="CordiaUPC" w:cs="CordiaUPC" w:hint="cs"/>
          <w:sz w:val="26"/>
          <w:szCs w:val="26"/>
        </w:rPr>
        <w:t>ThaiBMA</w:t>
      </w:r>
      <w:proofErr w:type="spellEnd"/>
      <w:r w:rsidRPr="007E577C">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7E577C">
        <w:rPr>
          <w:rFonts w:ascii="CordiaUPC" w:hAnsi="CordiaUPC" w:cs="CordiaUPC" w:hint="cs"/>
          <w:sz w:val="26"/>
          <w:szCs w:val="26"/>
        </w:rPr>
        <w:t>ThaiBMA’s</w:t>
      </w:r>
      <w:proofErr w:type="spellEnd"/>
      <w:r w:rsidRPr="007E577C">
        <w:rPr>
          <w:rFonts w:ascii="CordiaUPC" w:hAnsi="CordiaUPC" w:cs="CordiaUPC" w:hint="cs"/>
          <w:sz w:val="26"/>
          <w:szCs w:val="26"/>
        </w:rPr>
        <w:t xml:space="preserve"> yield rates adjusted by appropriate risk factors</w:t>
      </w:r>
      <w:bookmarkEnd w:id="7"/>
      <w:r w:rsidRPr="007E577C">
        <w:rPr>
          <w:rFonts w:ascii="CordiaUPC" w:hAnsi="CordiaUPC" w:cs="CordiaUPC" w:hint="cs"/>
          <w:sz w:val="26"/>
          <w:szCs w:val="26"/>
        </w:rPr>
        <w:t>.</w:t>
      </w:r>
      <w:r w:rsidR="007E577C" w:rsidRPr="007E577C">
        <w:rPr>
          <w:rFonts w:ascii="CordiaUPC" w:hAnsi="CordiaUPC" w:cs="CordiaUPC"/>
          <w:sz w:val="26"/>
          <w:szCs w:val="26"/>
        </w:rPr>
        <w:t xml:space="preserve"> For defaulted debt securities, the fair value is determined based on estimated recovery by considering the credit risk.</w:t>
      </w:r>
    </w:p>
    <w:p w14:paraId="564F7507" w14:textId="77777777" w:rsidR="00D72F06" w:rsidRPr="005370B6" w:rsidRDefault="00D72F06" w:rsidP="005370B6">
      <w:pPr>
        <w:pStyle w:val="BodyText"/>
        <w:spacing w:after="0" w:line="240" w:lineRule="exact"/>
        <w:ind w:left="851"/>
        <w:jc w:val="both"/>
        <w:rPr>
          <w:rFonts w:ascii="CordiaUPC" w:hAnsi="CordiaUPC" w:cs="CordiaUPC"/>
          <w:sz w:val="26"/>
          <w:szCs w:val="26"/>
        </w:rPr>
      </w:pPr>
    </w:p>
    <w:p w14:paraId="41496C1A" w14:textId="77777777" w:rsidR="00D72F06" w:rsidRPr="005370B6" w:rsidRDefault="00D72F06" w:rsidP="005370B6">
      <w:pPr>
        <w:pStyle w:val="BodyText"/>
        <w:spacing w:after="0" w:line="240" w:lineRule="exact"/>
        <w:ind w:left="850"/>
        <w:jc w:val="both"/>
        <w:rPr>
          <w:rFonts w:ascii="CordiaUPC" w:hAnsi="CordiaUPC" w:cs="CordiaUPC"/>
          <w:sz w:val="26"/>
          <w:szCs w:val="26"/>
        </w:rPr>
      </w:pPr>
      <w:r w:rsidRPr="005370B6">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The fair value of non-marketable equity securities is determined mainly based on common valuation techniques such as the market approach, cost approach or income approach, as well as book value or adjusted book value. </w:t>
      </w:r>
    </w:p>
    <w:p w14:paraId="2D10FCC4" w14:textId="77777777" w:rsidR="00D72F06" w:rsidRPr="005370B6" w:rsidRDefault="00D72F06" w:rsidP="005370B6">
      <w:pPr>
        <w:spacing w:line="240" w:lineRule="exact"/>
        <w:ind w:left="850" w:right="29" w:hanging="284"/>
        <w:jc w:val="thaiDistribute"/>
        <w:rPr>
          <w:rFonts w:ascii="CordiaUPC" w:hAnsi="CordiaUPC" w:cs="CordiaUPC"/>
          <w:sz w:val="26"/>
          <w:szCs w:val="26"/>
        </w:rPr>
      </w:pPr>
    </w:p>
    <w:p w14:paraId="6AC28D61" w14:textId="77777777" w:rsidR="00315BFE" w:rsidRPr="005370B6" w:rsidRDefault="00315BFE" w:rsidP="005370B6">
      <w:pPr>
        <w:spacing w:line="240" w:lineRule="exact"/>
        <w:ind w:left="850" w:right="29" w:hanging="284"/>
        <w:jc w:val="thaiDistribute"/>
        <w:rPr>
          <w:rFonts w:ascii="CordiaUPC" w:hAnsi="CordiaUPC" w:cs="CordiaUPC"/>
          <w:sz w:val="26"/>
          <w:szCs w:val="26"/>
        </w:rPr>
      </w:pPr>
      <w:r w:rsidRPr="005370B6">
        <w:rPr>
          <w:rFonts w:ascii="CordiaUPC" w:hAnsi="CordiaUPC" w:cs="CordiaUPC" w:hint="cs"/>
          <w:sz w:val="26"/>
          <w:szCs w:val="26"/>
        </w:rPr>
        <w:t xml:space="preserve">-  </w:t>
      </w:r>
      <w:r w:rsidRPr="005370B6">
        <w:rPr>
          <w:rFonts w:ascii="CordiaUPC" w:hAnsi="CordiaUPC" w:cs="CordiaUPC" w:hint="cs"/>
          <w:sz w:val="26"/>
          <w:szCs w:val="26"/>
        </w:rPr>
        <w:tab/>
        <w:t xml:space="preserve">Loans to customers </w:t>
      </w:r>
      <w:r w:rsidR="00140CA4" w:rsidRPr="005370B6">
        <w:rPr>
          <w:rFonts w:ascii="CordiaUPC" w:hAnsi="CordiaUPC" w:cs="CordiaUPC" w:hint="cs"/>
          <w:sz w:val="26"/>
          <w:szCs w:val="26"/>
        </w:rPr>
        <w:t>and accrued interest receivable</w:t>
      </w:r>
      <w:r w:rsidR="00223358" w:rsidRPr="005370B6">
        <w:rPr>
          <w:rFonts w:ascii="CordiaUPC" w:hAnsi="CordiaUPC" w:cs="CordiaUPC" w:hint="cs"/>
          <w:sz w:val="26"/>
          <w:szCs w:val="26"/>
        </w:rPr>
        <w:t>, net:</w:t>
      </w:r>
    </w:p>
    <w:p w14:paraId="44B6BF5E" w14:textId="77777777" w:rsidR="00315BFE" w:rsidRPr="005370B6" w:rsidRDefault="00315BFE" w:rsidP="005370B6">
      <w:pPr>
        <w:tabs>
          <w:tab w:val="num" w:pos="284"/>
        </w:tabs>
        <w:spacing w:line="240" w:lineRule="exact"/>
        <w:ind w:left="850" w:right="29"/>
        <w:jc w:val="thaiDistribute"/>
        <w:rPr>
          <w:rFonts w:ascii="CordiaUPC" w:hAnsi="CordiaUPC" w:cs="CordiaUPC"/>
          <w:sz w:val="26"/>
          <w:szCs w:val="26"/>
        </w:rPr>
      </w:pPr>
    </w:p>
    <w:p w14:paraId="31D86007" w14:textId="72F934E9" w:rsidR="00315BFE" w:rsidRPr="005370B6" w:rsidRDefault="00315BFE" w:rsidP="005370B6">
      <w:pPr>
        <w:tabs>
          <w:tab w:val="num" w:pos="284"/>
        </w:tabs>
        <w:spacing w:line="240" w:lineRule="exact"/>
        <w:ind w:left="850" w:right="29"/>
        <w:jc w:val="thaiDistribute"/>
        <w:rPr>
          <w:rFonts w:ascii="CordiaUPC" w:hAnsi="CordiaUPC" w:cs="CordiaUPC"/>
          <w:sz w:val="26"/>
          <w:szCs w:val="26"/>
        </w:rPr>
      </w:pPr>
      <w:r w:rsidRPr="005370B6">
        <w:rPr>
          <w:rFonts w:ascii="CordiaUPC" w:hAnsi="CordiaUPC" w:cs="CordiaUPC" w:hint="cs"/>
          <w:sz w:val="26"/>
          <w:szCs w:val="26"/>
        </w:rPr>
        <w:t xml:space="preserve">The fair value is based on the carrying </w:t>
      </w:r>
      <w:r w:rsidR="00BB2675" w:rsidRPr="005370B6">
        <w:rPr>
          <w:rFonts w:ascii="CordiaUPC" w:hAnsi="CordiaUPC" w:cs="CordiaUPC" w:hint="cs"/>
          <w:sz w:val="26"/>
          <w:szCs w:val="26"/>
        </w:rPr>
        <w:t>amount</w:t>
      </w:r>
      <w:r w:rsidRPr="005370B6">
        <w:rPr>
          <w:rFonts w:ascii="CordiaUPC" w:hAnsi="CordiaUPC" w:cs="CordiaUPC" w:hint="cs"/>
          <w:sz w:val="26"/>
          <w:szCs w:val="26"/>
        </w:rPr>
        <w:t xml:space="preserve"> </w:t>
      </w:r>
      <w:r w:rsidR="005972D8" w:rsidRPr="005370B6">
        <w:rPr>
          <w:rFonts w:ascii="CordiaUPC" w:hAnsi="CordiaUPC" w:cs="CordiaUPC" w:hint="cs"/>
          <w:sz w:val="26"/>
          <w:szCs w:val="26"/>
          <w:lang w:val="en-US"/>
        </w:rPr>
        <w:t xml:space="preserve">except </w:t>
      </w:r>
      <w:r w:rsidR="00C25A96" w:rsidRPr="005370B6">
        <w:rPr>
          <w:rFonts w:ascii="CordiaUPC" w:hAnsi="CordiaUPC" w:cs="CordiaUPC" w:hint="cs"/>
          <w:sz w:val="26"/>
          <w:szCs w:val="26"/>
          <w:lang w:val="en-US"/>
        </w:rPr>
        <w:t>f</w:t>
      </w:r>
      <w:r w:rsidR="005972D8" w:rsidRPr="005370B6">
        <w:rPr>
          <w:rFonts w:ascii="CordiaUPC" w:hAnsi="CordiaUPC" w:cs="CordiaUPC" w:hint="cs"/>
          <w:sz w:val="26"/>
          <w:szCs w:val="26"/>
          <w:lang w:val="en-US"/>
        </w:rPr>
        <w:t>or the fair value of fixed rate hire purchase which is calculated based on the present value of future cash flow of princip</w:t>
      </w:r>
      <w:r w:rsidR="001C36A1" w:rsidRPr="005370B6">
        <w:rPr>
          <w:rFonts w:ascii="CordiaUPC" w:hAnsi="CordiaUPC" w:cs="CordiaUPC" w:hint="cs"/>
          <w:sz w:val="26"/>
          <w:szCs w:val="26"/>
          <w:lang w:val="en-US"/>
        </w:rPr>
        <w:t xml:space="preserve">al </w:t>
      </w:r>
      <w:r w:rsidR="005972D8" w:rsidRPr="005370B6">
        <w:rPr>
          <w:rFonts w:ascii="CordiaUPC" w:hAnsi="CordiaUPC" w:cs="CordiaUPC" w:hint="cs"/>
          <w:sz w:val="26"/>
          <w:szCs w:val="26"/>
          <w:lang w:val="en-US"/>
        </w:rPr>
        <w:t>and interest, discounted at interest rate currently being offered on s</w:t>
      </w:r>
      <w:r w:rsidR="00BB2675" w:rsidRPr="005370B6">
        <w:rPr>
          <w:rFonts w:ascii="CordiaUPC" w:hAnsi="CordiaUPC" w:cs="CordiaUPC" w:hint="cs"/>
          <w:sz w:val="26"/>
          <w:szCs w:val="26"/>
          <w:lang w:val="en-US"/>
        </w:rPr>
        <w:t xml:space="preserve">imilar </w:t>
      </w:r>
      <w:r w:rsidR="005972D8" w:rsidRPr="005370B6">
        <w:rPr>
          <w:rFonts w:ascii="CordiaUPC" w:hAnsi="CordiaUPC" w:cs="CordiaUPC" w:hint="cs"/>
          <w:sz w:val="26"/>
          <w:szCs w:val="26"/>
          <w:lang w:val="en-US"/>
        </w:rPr>
        <w:t>loans</w:t>
      </w:r>
      <w:r w:rsidR="00640606" w:rsidRPr="005370B6">
        <w:rPr>
          <w:rFonts w:ascii="CordiaUPC" w:hAnsi="CordiaUPC" w:cs="CordiaUPC" w:hint="cs"/>
          <w:sz w:val="26"/>
          <w:szCs w:val="26"/>
          <w:lang w:val="en-US"/>
        </w:rPr>
        <w:t xml:space="preserve"> net o</w:t>
      </w:r>
      <w:r w:rsidR="00640606" w:rsidRPr="00BA678A">
        <w:rPr>
          <w:rFonts w:ascii="CordiaUPC" w:hAnsi="CordiaUPC" w:cs="CordiaUPC" w:hint="cs"/>
          <w:sz w:val="26"/>
          <w:szCs w:val="26"/>
          <w:lang w:val="en-US"/>
        </w:rPr>
        <w:t>f</w:t>
      </w:r>
      <w:r w:rsidR="008F4E6D" w:rsidRPr="00BA678A">
        <w:rPr>
          <w:rFonts w:ascii="CordiaUPC" w:hAnsi="CordiaUPC" w:cs="CordiaUPC"/>
          <w:sz w:val="26"/>
          <w:szCs w:val="26"/>
          <w:lang w:val="en-US"/>
        </w:rPr>
        <w:t xml:space="preserve"> allowance for</w:t>
      </w:r>
      <w:r w:rsidR="00640606" w:rsidRPr="005370B6">
        <w:rPr>
          <w:rFonts w:ascii="CordiaUPC" w:hAnsi="CordiaUPC" w:cs="CordiaUPC" w:hint="cs"/>
          <w:sz w:val="26"/>
          <w:szCs w:val="26"/>
          <w:lang w:val="en-US"/>
        </w:rPr>
        <w:t xml:space="preserve"> </w:t>
      </w:r>
      <w:r w:rsidR="00BB2675" w:rsidRPr="005370B6">
        <w:rPr>
          <w:rFonts w:ascii="CordiaUPC" w:hAnsi="CordiaUPC" w:cs="CordiaUPC" w:hint="cs"/>
          <w:sz w:val="26"/>
          <w:szCs w:val="26"/>
          <w:lang w:val="en-US"/>
        </w:rPr>
        <w:t>expected credit loss</w:t>
      </w:r>
      <w:r w:rsidR="008F4E6D">
        <w:rPr>
          <w:rFonts w:ascii="CordiaUPC" w:hAnsi="CordiaUPC" w:cs="CordiaUPC"/>
          <w:sz w:val="26"/>
          <w:szCs w:val="26"/>
          <w:lang w:val="en-US"/>
        </w:rPr>
        <w:t>.</w:t>
      </w:r>
    </w:p>
    <w:p w14:paraId="6AF04488" w14:textId="77777777" w:rsidR="00207C8B" w:rsidRDefault="00207C8B" w:rsidP="000F2676">
      <w:pPr>
        <w:spacing w:line="240" w:lineRule="exact"/>
        <w:ind w:left="850" w:right="29" w:hanging="284"/>
        <w:jc w:val="thaiDistribute"/>
        <w:rPr>
          <w:rFonts w:cs="Times New Roman"/>
          <w:sz w:val="20"/>
        </w:rPr>
      </w:pPr>
    </w:p>
    <w:p w14:paraId="7D91777E" w14:textId="77008B63" w:rsidR="00315BFE" w:rsidRPr="000F2676" w:rsidRDefault="00315BFE" w:rsidP="000F2676">
      <w:pPr>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 xml:space="preserve">-  </w:t>
      </w:r>
      <w:r w:rsidRPr="000F2676">
        <w:rPr>
          <w:rFonts w:ascii="CordiaUPC" w:hAnsi="CordiaUPC" w:cs="CordiaUPC" w:hint="cs"/>
          <w:sz w:val="26"/>
          <w:szCs w:val="26"/>
        </w:rPr>
        <w:tab/>
        <w:t>Other financial assets</w:t>
      </w:r>
      <w:r w:rsidR="00223358" w:rsidRPr="000F2676">
        <w:rPr>
          <w:rFonts w:ascii="CordiaUPC" w:hAnsi="CordiaUPC" w:cs="CordiaUPC" w:hint="cs"/>
          <w:sz w:val="26"/>
          <w:szCs w:val="26"/>
        </w:rPr>
        <w:t>:</w:t>
      </w:r>
    </w:p>
    <w:p w14:paraId="50A205D2" w14:textId="77777777" w:rsidR="00315BFE" w:rsidRPr="000F2676" w:rsidRDefault="00315BFE" w:rsidP="000F2676">
      <w:pPr>
        <w:tabs>
          <w:tab w:val="left" w:pos="993"/>
        </w:tabs>
        <w:spacing w:line="240" w:lineRule="exact"/>
        <w:ind w:left="851" w:right="29"/>
        <w:jc w:val="thaiDistribute"/>
        <w:rPr>
          <w:rFonts w:ascii="CordiaUPC" w:hAnsi="CordiaUPC" w:cs="CordiaUPC"/>
          <w:sz w:val="26"/>
          <w:szCs w:val="26"/>
        </w:rPr>
      </w:pPr>
    </w:p>
    <w:p w14:paraId="72C63C9A" w14:textId="77777777" w:rsidR="00315BFE" w:rsidRPr="000F2676" w:rsidRDefault="00315BFE" w:rsidP="000F2676">
      <w:pPr>
        <w:tabs>
          <w:tab w:val="left" w:pos="993"/>
        </w:tabs>
        <w:spacing w:line="240" w:lineRule="exact"/>
        <w:ind w:left="851" w:right="29"/>
        <w:jc w:val="thaiDistribute"/>
        <w:rPr>
          <w:rFonts w:ascii="CordiaUPC" w:hAnsi="CordiaUPC" w:cs="CordiaUPC"/>
          <w:sz w:val="26"/>
          <w:szCs w:val="26"/>
        </w:rPr>
      </w:pPr>
      <w:r w:rsidRPr="000F2676">
        <w:rPr>
          <w:rFonts w:ascii="CordiaUPC" w:hAnsi="CordiaUPC" w:cs="CordiaUPC" w:hint="cs"/>
          <w:sz w:val="26"/>
          <w:szCs w:val="26"/>
        </w:rPr>
        <w:t xml:space="preserve">The fair value is approximated based on </w:t>
      </w:r>
      <w:proofErr w:type="gramStart"/>
      <w:r w:rsidR="005972D8" w:rsidRPr="000F2676">
        <w:rPr>
          <w:rFonts w:ascii="CordiaUPC" w:hAnsi="CordiaUPC" w:cs="CordiaUPC" w:hint="cs"/>
          <w:sz w:val="26"/>
          <w:szCs w:val="26"/>
        </w:rPr>
        <w:t>it</w:t>
      </w:r>
      <w:r w:rsidR="0099303C" w:rsidRPr="000F2676">
        <w:rPr>
          <w:rFonts w:ascii="CordiaUPC" w:hAnsi="CordiaUPC" w:cs="CordiaUPC" w:hint="cs"/>
          <w:sz w:val="26"/>
          <w:szCs w:val="26"/>
        </w:rPr>
        <w:t>s</w:t>
      </w:r>
      <w:proofErr w:type="gramEnd"/>
      <w:r w:rsidRPr="000F2676">
        <w:rPr>
          <w:rFonts w:ascii="CordiaUPC" w:hAnsi="CordiaUPC" w:cs="CordiaUPC" w:hint="cs"/>
          <w:sz w:val="26"/>
          <w:szCs w:val="26"/>
        </w:rPr>
        <w:t xml:space="preserve"> carrying value.</w:t>
      </w:r>
    </w:p>
    <w:p w14:paraId="3A0FCEB1"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0B7921C3"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 xml:space="preserve">-  </w:t>
      </w:r>
      <w:r w:rsidRPr="000F2676">
        <w:rPr>
          <w:rFonts w:ascii="CordiaUPC" w:hAnsi="CordiaUPC" w:cs="CordiaUPC" w:hint="cs"/>
          <w:sz w:val="26"/>
          <w:szCs w:val="26"/>
        </w:rPr>
        <w:tab/>
        <w:t>Deposits and interbank and money market items (liabilities):</w:t>
      </w:r>
    </w:p>
    <w:p w14:paraId="4110F7ED" w14:textId="77777777" w:rsidR="00315BFE" w:rsidRPr="000F2676" w:rsidRDefault="00315BFE" w:rsidP="000F2676">
      <w:pPr>
        <w:pStyle w:val="BodyTextIndent"/>
        <w:spacing w:after="0" w:line="240" w:lineRule="exact"/>
        <w:ind w:left="850" w:right="29"/>
        <w:jc w:val="thaiDistribute"/>
        <w:rPr>
          <w:rFonts w:ascii="CordiaUPC" w:hAnsi="CordiaUPC" w:cs="CordiaUPC"/>
          <w:sz w:val="26"/>
          <w:szCs w:val="26"/>
        </w:rPr>
      </w:pPr>
    </w:p>
    <w:p w14:paraId="430420E1" w14:textId="2C86EA78" w:rsidR="00315BFE" w:rsidRPr="000F2676" w:rsidRDefault="00315BFE" w:rsidP="000F2676">
      <w:pPr>
        <w:pStyle w:val="BodyTextIndent"/>
        <w:spacing w:after="0" w:line="240" w:lineRule="exact"/>
        <w:ind w:left="850" w:right="29"/>
        <w:jc w:val="thaiDistribute"/>
        <w:rPr>
          <w:rFonts w:ascii="CordiaUPC" w:hAnsi="CordiaUPC" w:cs="CordiaUPC"/>
          <w:sz w:val="26"/>
          <w:szCs w:val="26"/>
        </w:rPr>
      </w:pPr>
      <w:r w:rsidRPr="000F2676">
        <w:rPr>
          <w:rFonts w:ascii="CordiaUPC" w:hAnsi="CordiaUPC" w:cs="CordiaUPC" w:hint="cs"/>
          <w:sz w:val="26"/>
          <w:szCs w:val="26"/>
        </w:rPr>
        <w:t xml:space="preserve">The fair value is approximated based on the carrying </w:t>
      </w:r>
      <w:r w:rsidR="00BB2675" w:rsidRPr="000F2676">
        <w:rPr>
          <w:rFonts w:ascii="CordiaUPC" w:hAnsi="CordiaUPC" w:cs="CordiaUPC" w:hint="cs"/>
          <w:sz w:val="26"/>
          <w:szCs w:val="26"/>
        </w:rPr>
        <w:t>amount</w:t>
      </w:r>
      <w:r w:rsidRPr="000F2676">
        <w:rPr>
          <w:rFonts w:ascii="CordiaUPC" w:hAnsi="CordiaUPC" w:cs="CordiaUPC" w:hint="cs"/>
          <w:sz w:val="26"/>
          <w:szCs w:val="26"/>
        </w:rPr>
        <w:t xml:space="preserve">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106E3327" w14:textId="77777777" w:rsidR="00315BFE" w:rsidRPr="000F2676" w:rsidRDefault="00315BFE" w:rsidP="000F2676">
      <w:pPr>
        <w:spacing w:line="240" w:lineRule="exact"/>
        <w:ind w:left="850" w:right="29" w:hanging="284"/>
        <w:jc w:val="thaiDistribute"/>
        <w:rPr>
          <w:rFonts w:ascii="CordiaUPC" w:hAnsi="CordiaUPC" w:cs="CordiaUPC"/>
          <w:sz w:val="26"/>
          <w:szCs w:val="26"/>
        </w:rPr>
      </w:pPr>
    </w:p>
    <w:p w14:paraId="6EAD29B8"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 xml:space="preserve">- </w:t>
      </w:r>
      <w:r w:rsidRPr="000F2676">
        <w:rPr>
          <w:rFonts w:ascii="CordiaUPC" w:hAnsi="CordiaUPC" w:cs="CordiaUPC" w:hint="cs"/>
          <w:sz w:val="26"/>
          <w:szCs w:val="26"/>
        </w:rPr>
        <w:tab/>
        <w:t>Financial liabilities designated at fair value through profit or loss:</w:t>
      </w:r>
    </w:p>
    <w:p w14:paraId="04266DC9"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514E67E6"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ab/>
        <w:t>Fair value is calculated based on a valuation model, using market data obtained from reliable sources.</w:t>
      </w:r>
    </w:p>
    <w:p w14:paraId="47F4BF04"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1350DBD7"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lang w:val="en-US"/>
        </w:rPr>
      </w:pPr>
      <w:r w:rsidRPr="000F2676">
        <w:rPr>
          <w:rFonts w:ascii="CordiaUPC" w:hAnsi="CordiaUPC" w:cs="CordiaUPC" w:hint="cs"/>
          <w:sz w:val="26"/>
          <w:szCs w:val="26"/>
        </w:rPr>
        <w:t xml:space="preserve">-  </w:t>
      </w:r>
      <w:r w:rsidRPr="000F2676">
        <w:rPr>
          <w:rFonts w:ascii="CordiaUPC" w:hAnsi="CordiaUPC" w:cs="CordiaUPC" w:hint="cs"/>
          <w:sz w:val="26"/>
          <w:szCs w:val="26"/>
        </w:rPr>
        <w:tab/>
        <w:t>Debts issued and borrowings</w:t>
      </w:r>
      <w:r w:rsidRPr="000F2676">
        <w:rPr>
          <w:rFonts w:ascii="CordiaUPC" w:hAnsi="CordiaUPC" w:cs="CordiaUPC" w:hint="cs"/>
          <w:sz w:val="26"/>
          <w:szCs w:val="26"/>
          <w:lang w:val="en-US"/>
        </w:rPr>
        <w:t>:</w:t>
      </w:r>
    </w:p>
    <w:p w14:paraId="200E835A" w14:textId="77777777"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rPr>
      </w:pPr>
    </w:p>
    <w:p w14:paraId="760C3211" w14:textId="5F53E334" w:rsidR="006A2510" w:rsidRDefault="00315BFE" w:rsidP="00026508">
      <w:pPr>
        <w:tabs>
          <w:tab w:val="left" w:pos="993"/>
        </w:tabs>
        <w:spacing w:line="240" w:lineRule="exact"/>
        <w:ind w:left="850" w:right="29" w:hanging="284"/>
        <w:jc w:val="thaiDistribute"/>
        <w:rPr>
          <w:rFonts w:ascii="CordiaUPC" w:hAnsi="CordiaUPC" w:cs="CordiaUPC"/>
          <w:sz w:val="26"/>
          <w:szCs w:val="26"/>
        </w:rPr>
      </w:pPr>
      <w:r w:rsidRPr="000F2676">
        <w:rPr>
          <w:rFonts w:ascii="CordiaUPC" w:hAnsi="CordiaUPC" w:cs="CordiaUPC" w:hint="cs"/>
          <w:sz w:val="26"/>
          <w:szCs w:val="26"/>
        </w:rPr>
        <w:tab/>
        <w:t xml:space="preserve">The fair value is approximated based on their carrying </w:t>
      </w:r>
      <w:r w:rsidR="00BB2675" w:rsidRPr="000F2676">
        <w:rPr>
          <w:rFonts w:ascii="CordiaUPC" w:hAnsi="CordiaUPC" w:cs="CordiaUPC" w:hint="cs"/>
          <w:sz w:val="26"/>
          <w:szCs w:val="26"/>
        </w:rPr>
        <w:t>amount</w:t>
      </w:r>
      <w:r w:rsidRPr="000F2676">
        <w:rPr>
          <w:rFonts w:ascii="CordiaUPC" w:hAnsi="CordiaUPC" w:cs="CordiaUPC" w:hint="cs"/>
          <w:sz w:val="26"/>
          <w:szCs w:val="26"/>
        </w:rPr>
        <w:t xml:space="preserve">, except for the fair value of fixed rate </w:t>
      </w:r>
      <w:r w:rsidR="00223358" w:rsidRPr="000F2676">
        <w:rPr>
          <w:rFonts w:ascii="CordiaUPC" w:hAnsi="CordiaUPC" w:cs="CordiaUPC" w:hint="cs"/>
          <w:sz w:val="26"/>
          <w:szCs w:val="26"/>
        </w:rPr>
        <w:t xml:space="preserve">items </w:t>
      </w:r>
      <w:r w:rsidRPr="000F2676">
        <w:rPr>
          <w:rFonts w:ascii="CordiaUPC" w:hAnsi="CordiaUPC" w:cs="CordiaUPC" w:hint="cs"/>
          <w:sz w:val="26"/>
          <w:szCs w:val="26"/>
        </w:rPr>
        <w:t xml:space="preserve">with remaining </w:t>
      </w:r>
      <w:r w:rsidR="00223358" w:rsidRPr="000F2676">
        <w:rPr>
          <w:rFonts w:ascii="CordiaUPC" w:hAnsi="CordiaUPC" w:cs="CordiaUPC" w:hint="cs"/>
          <w:sz w:val="26"/>
          <w:szCs w:val="26"/>
        </w:rPr>
        <w:t xml:space="preserve">maturity period </w:t>
      </w:r>
      <w:r w:rsidRPr="000F2676">
        <w:rPr>
          <w:rFonts w:ascii="CordiaUPC" w:hAnsi="CordiaUPC" w:cs="CordiaUPC" w:hint="cs"/>
          <w:sz w:val="26"/>
          <w:szCs w:val="26"/>
        </w:rPr>
        <w:t xml:space="preserve">greater than 1 year which is calculated based on the present value of future cash flows of principal and interest, discounted at the </w:t>
      </w:r>
      <w:r w:rsidR="00223358" w:rsidRPr="000F2676">
        <w:rPr>
          <w:rFonts w:ascii="CordiaUPC" w:hAnsi="CordiaUPC" w:cs="CordiaUPC" w:hint="cs"/>
          <w:sz w:val="26"/>
          <w:szCs w:val="26"/>
        </w:rPr>
        <w:t xml:space="preserve">market interest rate </w:t>
      </w:r>
      <w:r w:rsidRPr="000F2676">
        <w:rPr>
          <w:rFonts w:ascii="CordiaUPC" w:hAnsi="CordiaUPC" w:cs="CordiaUPC" w:hint="cs"/>
          <w:sz w:val="26"/>
          <w:szCs w:val="26"/>
        </w:rPr>
        <w:t xml:space="preserve">at the reporting dates, in cases where there is no active market, and the market value, in cases where there is an active market. </w:t>
      </w:r>
    </w:p>
    <w:p w14:paraId="1521687D" w14:textId="77777777" w:rsidR="00207C8B" w:rsidRPr="000F2676" w:rsidRDefault="00207C8B" w:rsidP="000F2676">
      <w:pPr>
        <w:spacing w:line="240" w:lineRule="exact"/>
        <w:ind w:left="850" w:right="29" w:hanging="284"/>
        <w:jc w:val="thaiDistribute"/>
        <w:rPr>
          <w:rFonts w:ascii="CordiaUPC" w:hAnsi="CordiaUPC" w:cs="CordiaUPC"/>
          <w:sz w:val="26"/>
          <w:szCs w:val="26"/>
        </w:rPr>
      </w:pPr>
    </w:p>
    <w:p w14:paraId="4CE9B03C" w14:textId="12EE8D4B" w:rsidR="00315BFE" w:rsidRPr="000F2676" w:rsidRDefault="00315BFE" w:rsidP="000F2676">
      <w:pPr>
        <w:spacing w:line="240" w:lineRule="exact"/>
        <w:ind w:left="850" w:right="29" w:hanging="284"/>
        <w:jc w:val="thaiDistribute"/>
        <w:rPr>
          <w:rFonts w:ascii="CordiaUPC" w:hAnsi="CordiaUPC" w:cs="CordiaUPC"/>
          <w:sz w:val="26"/>
          <w:szCs w:val="26"/>
          <w:lang w:val="en-US"/>
        </w:rPr>
      </w:pPr>
      <w:r w:rsidRPr="000F2676">
        <w:rPr>
          <w:rFonts w:ascii="CordiaUPC" w:hAnsi="CordiaUPC" w:cs="CordiaUPC" w:hint="cs"/>
          <w:sz w:val="26"/>
          <w:szCs w:val="26"/>
        </w:rPr>
        <w:t>-</w:t>
      </w:r>
      <w:r w:rsidRPr="000F2676">
        <w:rPr>
          <w:rFonts w:ascii="CordiaUPC" w:hAnsi="CordiaUPC" w:cs="CordiaUPC" w:hint="cs"/>
          <w:sz w:val="26"/>
          <w:szCs w:val="26"/>
        </w:rPr>
        <w:tab/>
        <w:t>Other financial liabilities:</w:t>
      </w:r>
    </w:p>
    <w:p w14:paraId="3C1AC397" w14:textId="77777777" w:rsidR="00315BFE" w:rsidRPr="000F2676" w:rsidRDefault="00315BFE" w:rsidP="000F2676">
      <w:pPr>
        <w:tabs>
          <w:tab w:val="num" w:pos="284"/>
        </w:tabs>
        <w:spacing w:line="240" w:lineRule="exact"/>
        <w:ind w:left="850" w:right="29"/>
        <w:jc w:val="thaiDistribute"/>
        <w:rPr>
          <w:rFonts w:ascii="CordiaUPC" w:hAnsi="CordiaUPC" w:cs="CordiaUPC"/>
          <w:sz w:val="26"/>
          <w:szCs w:val="26"/>
        </w:rPr>
      </w:pPr>
    </w:p>
    <w:p w14:paraId="69CE50DE" w14:textId="77777777" w:rsidR="00315BFE" w:rsidRPr="000F2676" w:rsidRDefault="00315BFE" w:rsidP="000F2676">
      <w:pPr>
        <w:tabs>
          <w:tab w:val="num" w:pos="284"/>
        </w:tabs>
        <w:spacing w:line="240" w:lineRule="exact"/>
        <w:ind w:left="850" w:right="29"/>
        <w:jc w:val="thaiDistribute"/>
        <w:rPr>
          <w:rFonts w:ascii="CordiaUPC" w:hAnsi="CordiaUPC" w:cs="CordiaUPC"/>
          <w:sz w:val="26"/>
          <w:szCs w:val="26"/>
          <w:lang w:val="en-US"/>
        </w:rPr>
      </w:pPr>
      <w:r w:rsidRPr="000F2676">
        <w:rPr>
          <w:rFonts w:ascii="CordiaUPC" w:hAnsi="CordiaUPC" w:cs="CordiaUPC" w:hint="cs"/>
          <w:sz w:val="26"/>
          <w:szCs w:val="26"/>
        </w:rPr>
        <w:t xml:space="preserve">The fair value is approximated based on </w:t>
      </w:r>
      <w:proofErr w:type="gramStart"/>
      <w:r w:rsidRPr="000F2676">
        <w:rPr>
          <w:rFonts w:ascii="CordiaUPC" w:hAnsi="CordiaUPC" w:cs="CordiaUPC" w:hint="cs"/>
          <w:sz w:val="26"/>
          <w:szCs w:val="26"/>
        </w:rPr>
        <w:t>its</w:t>
      </w:r>
      <w:proofErr w:type="gramEnd"/>
      <w:r w:rsidRPr="000F2676">
        <w:rPr>
          <w:rFonts w:ascii="CordiaUPC" w:hAnsi="CordiaUPC" w:cs="CordiaUPC" w:hint="cs"/>
          <w:sz w:val="26"/>
          <w:szCs w:val="26"/>
        </w:rPr>
        <w:t xml:space="preserve"> carrying value.</w:t>
      </w:r>
    </w:p>
    <w:p w14:paraId="2B014CC3" w14:textId="79437E4D" w:rsidR="00315BFE" w:rsidRDefault="00315BFE" w:rsidP="000F2676">
      <w:pPr>
        <w:tabs>
          <w:tab w:val="left" w:pos="993"/>
        </w:tabs>
        <w:spacing w:line="240" w:lineRule="exact"/>
        <w:ind w:left="850" w:right="29" w:hanging="288"/>
        <w:jc w:val="thaiDistribute"/>
        <w:rPr>
          <w:rFonts w:ascii="CordiaUPC" w:hAnsi="CordiaUPC" w:cs="CordiaUPC"/>
          <w:sz w:val="26"/>
          <w:szCs w:val="26"/>
        </w:rPr>
      </w:pPr>
    </w:p>
    <w:p w14:paraId="2D5140D1" w14:textId="21305AAF" w:rsidR="00BB4822" w:rsidRDefault="00BB4822" w:rsidP="000F2676">
      <w:pPr>
        <w:tabs>
          <w:tab w:val="left" w:pos="993"/>
        </w:tabs>
        <w:spacing w:line="240" w:lineRule="exact"/>
        <w:ind w:left="850" w:right="29" w:hanging="288"/>
        <w:jc w:val="thaiDistribute"/>
        <w:rPr>
          <w:rFonts w:ascii="CordiaUPC" w:hAnsi="CordiaUPC" w:cs="CordiaUPC"/>
          <w:sz w:val="26"/>
          <w:szCs w:val="26"/>
        </w:rPr>
      </w:pPr>
    </w:p>
    <w:p w14:paraId="5713AD5C" w14:textId="4F86A578" w:rsidR="00BB4822" w:rsidRDefault="00BB4822" w:rsidP="000F2676">
      <w:pPr>
        <w:tabs>
          <w:tab w:val="left" w:pos="993"/>
        </w:tabs>
        <w:spacing w:line="240" w:lineRule="exact"/>
        <w:ind w:left="850" w:right="29" w:hanging="288"/>
        <w:jc w:val="thaiDistribute"/>
        <w:rPr>
          <w:rFonts w:ascii="CordiaUPC" w:hAnsi="CordiaUPC" w:cs="CordiaUPC"/>
          <w:sz w:val="26"/>
          <w:szCs w:val="26"/>
        </w:rPr>
      </w:pPr>
    </w:p>
    <w:p w14:paraId="7B86BD97" w14:textId="77777777" w:rsidR="00026508" w:rsidRPr="000F2676" w:rsidRDefault="00026508" w:rsidP="000F2676">
      <w:pPr>
        <w:tabs>
          <w:tab w:val="left" w:pos="993"/>
        </w:tabs>
        <w:spacing w:line="240" w:lineRule="exact"/>
        <w:ind w:left="850" w:right="29" w:hanging="288"/>
        <w:jc w:val="thaiDistribute"/>
        <w:rPr>
          <w:rFonts w:ascii="CordiaUPC" w:hAnsi="CordiaUPC" w:cs="CordiaUPC"/>
          <w:sz w:val="26"/>
          <w:szCs w:val="26"/>
        </w:rPr>
      </w:pPr>
    </w:p>
    <w:p w14:paraId="6BEA8ED5" w14:textId="77777777" w:rsidR="00315BFE" w:rsidRPr="000F2676" w:rsidRDefault="00315BFE" w:rsidP="000F2676">
      <w:pPr>
        <w:tabs>
          <w:tab w:val="left" w:pos="993"/>
        </w:tabs>
        <w:spacing w:line="240" w:lineRule="exact"/>
        <w:ind w:left="850" w:right="29" w:hanging="288"/>
        <w:jc w:val="thaiDistribute"/>
        <w:rPr>
          <w:rFonts w:ascii="CordiaUPC" w:hAnsi="CordiaUPC" w:cs="CordiaUPC"/>
          <w:sz w:val="26"/>
          <w:szCs w:val="26"/>
          <w:lang w:val="en-US"/>
        </w:rPr>
      </w:pPr>
      <w:r w:rsidRPr="000F2676">
        <w:rPr>
          <w:rFonts w:ascii="CordiaUPC" w:hAnsi="CordiaUPC" w:cs="CordiaUPC" w:hint="cs"/>
          <w:sz w:val="26"/>
          <w:szCs w:val="26"/>
        </w:rPr>
        <w:t xml:space="preserve">-  </w:t>
      </w:r>
      <w:r w:rsidRPr="000F2676">
        <w:rPr>
          <w:rFonts w:ascii="CordiaUPC" w:hAnsi="CordiaUPC" w:cs="CordiaUPC" w:hint="cs"/>
          <w:sz w:val="26"/>
          <w:szCs w:val="26"/>
        </w:rPr>
        <w:tab/>
        <w:t>Derivatives</w:t>
      </w:r>
      <w:r w:rsidRPr="000F2676">
        <w:rPr>
          <w:rFonts w:ascii="CordiaUPC" w:hAnsi="CordiaUPC" w:cs="CordiaUPC" w:hint="cs"/>
          <w:sz w:val="26"/>
          <w:szCs w:val="26"/>
          <w:lang w:val="en-US"/>
        </w:rPr>
        <w:t>:</w:t>
      </w:r>
    </w:p>
    <w:p w14:paraId="207671D9" w14:textId="77777777" w:rsidR="00315BFE" w:rsidRPr="000F2676" w:rsidRDefault="00315BFE" w:rsidP="000F2676">
      <w:pPr>
        <w:tabs>
          <w:tab w:val="left" w:pos="993"/>
        </w:tabs>
        <w:spacing w:line="240" w:lineRule="exact"/>
        <w:ind w:left="850" w:right="29" w:hanging="284"/>
        <w:jc w:val="thaiDistribute"/>
        <w:rPr>
          <w:rFonts w:ascii="CordiaUPC" w:eastAsia="Arial Unicode MS" w:hAnsi="CordiaUPC" w:cs="CordiaUPC"/>
          <w:sz w:val="26"/>
          <w:szCs w:val="26"/>
        </w:rPr>
      </w:pPr>
    </w:p>
    <w:p w14:paraId="7AFA5E08" w14:textId="0C2FA1D5" w:rsidR="00315BFE" w:rsidRPr="000F2676" w:rsidRDefault="00315BFE" w:rsidP="000F2676">
      <w:pPr>
        <w:tabs>
          <w:tab w:val="left" w:pos="993"/>
        </w:tabs>
        <w:spacing w:line="240" w:lineRule="exact"/>
        <w:ind w:left="850" w:right="29" w:hanging="284"/>
        <w:jc w:val="thaiDistribute"/>
        <w:rPr>
          <w:rFonts w:ascii="CordiaUPC" w:hAnsi="CordiaUPC" w:cs="CordiaUPC"/>
          <w:sz w:val="26"/>
          <w:szCs w:val="26"/>
          <w:lang w:bidi="th-TH"/>
        </w:rPr>
      </w:pPr>
      <w:r w:rsidRPr="000F2676">
        <w:rPr>
          <w:rFonts w:ascii="CordiaUPC" w:eastAsia="Arial Unicode MS" w:hAnsi="CordiaUPC" w:cs="CordiaUPC" w:hint="cs"/>
          <w:sz w:val="26"/>
          <w:szCs w:val="26"/>
        </w:rPr>
        <w:tab/>
        <w:t>In cases where there is an active market, the Bank</w:t>
      </w:r>
      <w:r w:rsidR="00410921" w:rsidRPr="000F2676">
        <w:rPr>
          <w:rFonts w:ascii="CordiaUPC" w:eastAsia="Arial Unicode MS" w:hAnsi="CordiaUPC" w:cs="CordiaUPC" w:hint="cs"/>
          <w:sz w:val="26"/>
          <w:szCs w:val="26"/>
        </w:rPr>
        <w:t xml:space="preserve"> and its subsidiaries</w:t>
      </w:r>
      <w:r w:rsidRPr="000F2676">
        <w:rPr>
          <w:rFonts w:ascii="CordiaUPC" w:eastAsia="Arial Unicode MS" w:hAnsi="CordiaUPC" w:cs="CordiaUPC" w:hint="cs"/>
          <w:sz w:val="26"/>
          <w:szCs w:val="26"/>
        </w:rPr>
        <w:t xml:space="preserve"> use the market value as the fair value of derivatives. F</w:t>
      </w:r>
      <w:r w:rsidRPr="000F2676">
        <w:rPr>
          <w:rFonts w:ascii="CordiaUPC" w:hAnsi="CordiaUPC" w:cs="CordiaUPC" w:hint="cs"/>
          <w:sz w:val="26"/>
          <w:szCs w:val="26"/>
          <w:lang w:bidi="th-TH"/>
        </w:rPr>
        <w:t>or simple over-the-counter derivative</w:t>
      </w:r>
      <w:r w:rsidR="00F0794B" w:rsidRPr="000F2676">
        <w:rPr>
          <w:rFonts w:ascii="CordiaUPC" w:hAnsi="CordiaUPC" w:cs="CordiaUPC" w:hint="cs"/>
          <w:sz w:val="26"/>
          <w:szCs w:val="26"/>
          <w:lang w:bidi="th-TH"/>
        </w:rPr>
        <w:t>,</w:t>
      </w:r>
      <w:r w:rsidR="00DE67F3" w:rsidRPr="000F2676">
        <w:rPr>
          <w:rFonts w:ascii="CordiaUPC" w:hAnsi="CordiaUPC" w:cs="CordiaUPC" w:hint="cs"/>
          <w:sz w:val="26"/>
          <w:szCs w:val="26"/>
          <w:lang w:bidi="th-TH"/>
        </w:rPr>
        <w:t xml:space="preserve"> fair values</w:t>
      </w:r>
      <w:r w:rsidRPr="000F2676">
        <w:rPr>
          <w:rFonts w:ascii="CordiaUPC" w:hAnsi="CordiaUPC" w:cs="CordiaUPC" w:hint="cs"/>
          <w:sz w:val="26"/>
          <w:szCs w:val="26"/>
          <w:lang w:bidi="th-TH"/>
        </w:rPr>
        <w:t xml:space="preserve"> are based on inputs which are observable from independent and reliable market data sources, mainly </w:t>
      </w:r>
      <w:r w:rsidRPr="000F2676">
        <w:rPr>
          <w:rFonts w:ascii="CordiaUPC" w:hAnsi="CordiaUPC" w:cs="CordiaUPC" w:hint="cs"/>
          <w:sz w:val="26"/>
          <w:szCs w:val="26"/>
        </w:rPr>
        <w:t>based on exchange-traded prices, broker/dealer quotations, or counterparties’ quotations</w:t>
      </w:r>
      <w:r w:rsidRPr="000F2676">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7C66178A" w14:textId="77777777" w:rsidR="00AB52DD" w:rsidRPr="000F2676" w:rsidRDefault="00AB52DD" w:rsidP="000F2676">
      <w:pPr>
        <w:pStyle w:val="BodyText"/>
        <w:spacing w:after="0" w:line="240" w:lineRule="exact"/>
        <w:ind w:left="540"/>
        <w:jc w:val="both"/>
        <w:rPr>
          <w:rFonts w:ascii="CordiaUPC" w:hAnsi="CordiaUPC" w:cs="CordiaUPC"/>
          <w:sz w:val="26"/>
          <w:szCs w:val="26"/>
        </w:rPr>
      </w:pPr>
    </w:p>
    <w:p w14:paraId="73A1F0D5" w14:textId="045C85BA" w:rsidR="00AB52DD" w:rsidRPr="00E672D0" w:rsidRDefault="00AB52DD" w:rsidP="000F2676">
      <w:pPr>
        <w:pStyle w:val="block"/>
        <w:spacing w:after="0" w:line="240" w:lineRule="exact"/>
        <w:ind w:right="-7"/>
        <w:jc w:val="both"/>
        <w:rPr>
          <w:rFonts w:ascii="CordiaUPC" w:hAnsi="CordiaUPC" w:cs="CordiaUPC"/>
          <w:sz w:val="26"/>
          <w:szCs w:val="26"/>
          <w:lang w:bidi="th-TH"/>
        </w:rPr>
      </w:pPr>
      <w:r w:rsidRPr="000F2676">
        <w:rPr>
          <w:rFonts w:ascii="CordiaUPC" w:hAnsi="CordiaUPC" w:cs="CordiaUPC" w:hint="cs"/>
          <w:sz w:val="26"/>
          <w:szCs w:val="26"/>
          <w:lang w:bidi="th-TH"/>
        </w:rPr>
        <w:t xml:space="preserve">The </w:t>
      </w:r>
      <w:r w:rsidRPr="000F2676">
        <w:rPr>
          <w:rFonts w:ascii="CordiaUPC" w:hAnsi="CordiaUPC" w:cs="CordiaUPC" w:hint="cs"/>
          <w:sz w:val="26"/>
          <w:szCs w:val="26"/>
        </w:rPr>
        <w:t xml:space="preserve">Bank and its subsidiaries </w:t>
      </w:r>
      <w:r w:rsidRPr="000F2676">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Level 1 </w:t>
      </w:r>
      <w:r w:rsidR="00223358" w:rsidRPr="000F2676">
        <w:rPr>
          <w:rFonts w:ascii="CordiaUPC" w:hAnsi="CordiaUPC" w:cs="CordiaUPC" w:hint="cs"/>
          <w:sz w:val="26"/>
          <w:szCs w:val="26"/>
          <w:lang w:bidi="th-TH"/>
        </w:rPr>
        <w:t xml:space="preserve">and </w:t>
      </w:r>
      <w:r w:rsidRPr="000F2676">
        <w:rPr>
          <w:rFonts w:ascii="CordiaUPC" w:hAnsi="CordiaUPC" w:cs="CordiaUPC" w:hint="cs"/>
          <w:sz w:val="26"/>
          <w:szCs w:val="26"/>
          <w:lang w:bidi="th-TH"/>
        </w:rPr>
        <w:t>Level 2 of the f</w:t>
      </w:r>
      <w:r w:rsidR="007E1D0C" w:rsidRPr="000F2676">
        <w:rPr>
          <w:rFonts w:ascii="CordiaUPC" w:hAnsi="CordiaUPC" w:cs="CordiaUPC" w:hint="cs"/>
          <w:sz w:val="26"/>
          <w:szCs w:val="26"/>
          <w:lang w:bidi="th-TH"/>
        </w:rPr>
        <w:t>air valu</w:t>
      </w:r>
      <w:r w:rsidR="00F1055E" w:rsidRPr="000F2676">
        <w:rPr>
          <w:rFonts w:ascii="CordiaUPC" w:hAnsi="CordiaUPC" w:cs="CordiaUPC" w:hint="cs"/>
          <w:sz w:val="26"/>
          <w:szCs w:val="26"/>
          <w:lang w:bidi="th-TH"/>
        </w:rPr>
        <w:t xml:space="preserve">e hierarchy </w:t>
      </w:r>
      <w:r w:rsidR="00F1055E" w:rsidRPr="00E672D0">
        <w:rPr>
          <w:rFonts w:ascii="CordiaUPC" w:hAnsi="CordiaUPC" w:cs="CordiaUPC" w:hint="cs"/>
          <w:sz w:val="26"/>
          <w:szCs w:val="26"/>
          <w:lang w:bidi="th-TH"/>
        </w:rPr>
        <w:t xml:space="preserve">during the </w:t>
      </w:r>
      <w:r w:rsidR="00E672D0" w:rsidRPr="00E672D0">
        <w:rPr>
          <w:rFonts w:ascii="CordiaUPC" w:hAnsi="CordiaUPC" w:cs="CordiaUPC" w:hint="cs"/>
          <w:sz w:val="26"/>
          <w:szCs w:val="26"/>
          <w:lang w:bidi="th-TH"/>
        </w:rPr>
        <w:t>six-month period ended 30 June 202</w:t>
      </w:r>
      <w:r w:rsidR="00E672D0">
        <w:rPr>
          <w:rFonts w:ascii="CordiaUPC" w:hAnsi="CordiaUPC" w:cs="CordiaUPC"/>
          <w:sz w:val="26"/>
          <w:szCs w:val="26"/>
          <w:lang w:bidi="th-TH"/>
        </w:rPr>
        <w:t>1</w:t>
      </w:r>
      <w:r w:rsidR="00E672D0" w:rsidRPr="00E672D0">
        <w:rPr>
          <w:rFonts w:ascii="CordiaUPC" w:hAnsi="CordiaUPC" w:cs="CordiaUPC" w:hint="cs"/>
          <w:sz w:val="26"/>
          <w:szCs w:val="26"/>
          <w:lang w:bidi="th-TH"/>
        </w:rPr>
        <w:t xml:space="preserve"> and during the year ended </w:t>
      </w:r>
      <w:r w:rsidR="00D72F06" w:rsidRPr="00E672D0">
        <w:rPr>
          <w:rFonts w:ascii="CordiaUPC" w:hAnsi="CordiaUPC" w:cs="CordiaUPC" w:hint="cs"/>
          <w:sz w:val="26"/>
          <w:szCs w:val="26"/>
          <w:lang w:bidi="th-TH"/>
        </w:rPr>
        <w:t xml:space="preserve">31 December </w:t>
      </w:r>
      <w:r w:rsidR="006D1A79" w:rsidRPr="00E672D0">
        <w:rPr>
          <w:rFonts w:ascii="CordiaUPC" w:hAnsi="CordiaUPC" w:cs="CordiaUPC" w:hint="cs"/>
          <w:sz w:val="26"/>
          <w:szCs w:val="26"/>
          <w:lang w:bidi="th-TH"/>
        </w:rPr>
        <w:t>2020</w:t>
      </w:r>
      <w:r w:rsidR="00D72F06" w:rsidRPr="00E672D0">
        <w:rPr>
          <w:rFonts w:ascii="CordiaUPC" w:hAnsi="CordiaUPC" w:cs="CordiaUPC" w:hint="cs"/>
          <w:sz w:val="26"/>
          <w:szCs w:val="26"/>
          <w:lang w:bidi="th-TH"/>
        </w:rPr>
        <w:t>.</w:t>
      </w:r>
    </w:p>
    <w:p w14:paraId="0391F8FE" w14:textId="77777777" w:rsidR="00F01332" w:rsidRPr="000F2676" w:rsidRDefault="00F01332" w:rsidP="000F2676">
      <w:pPr>
        <w:pStyle w:val="block"/>
        <w:spacing w:after="0" w:line="240" w:lineRule="exact"/>
        <w:ind w:left="540" w:right="-7"/>
        <w:jc w:val="both"/>
        <w:rPr>
          <w:rFonts w:ascii="CordiaUPC" w:hAnsi="CordiaUPC" w:cs="CordiaUPC"/>
          <w:sz w:val="26"/>
          <w:szCs w:val="26"/>
          <w:lang w:bidi="th-TH"/>
        </w:rPr>
      </w:pPr>
    </w:p>
    <w:p w14:paraId="63CFBB8D" w14:textId="04CD0D36" w:rsidR="006E6744" w:rsidRPr="000F2676" w:rsidRDefault="00F01332" w:rsidP="000F2676">
      <w:pPr>
        <w:autoSpaceDE w:val="0"/>
        <w:autoSpaceDN w:val="0"/>
        <w:spacing w:line="240" w:lineRule="exact"/>
        <w:ind w:left="560"/>
        <w:jc w:val="thaiDistribute"/>
        <w:rPr>
          <w:rFonts w:ascii="CordiaUPC" w:hAnsi="CordiaUPC" w:cs="CordiaUPC"/>
          <w:sz w:val="26"/>
          <w:szCs w:val="26"/>
          <w:lang w:val="en-AU" w:bidi="th-TH"/>
        </w:rPr>
      </w:pPr>
      <w:r w:rsidRPr="000F2676">
        <w:rPr>
          <w:rFonts w:ascii="CordiaUPC" w:hAnsi="CordiaUPC" w:cs="CordiaUPC" w:hint="cs"/>
          <w:sz w:val="26"/>
          <w:szCs w:val="26"/>
          <w:lang w:val="en-AU" w:bidi="th-TH"/>
        </w:rPr>
        <w:t xml:space="preserve">During the </w:t>
      </w:r>
      <w:r w:rsidR="00E672D0" w:rsidRPr="00E672D0">
        <w:rPr>
          <w:rFonts w:ascii="CordiaUPC" w:hAnsi="CordiaUPC" w:cs="CordiaUPC" w:hint="cs"/>
          <w:sz w:val="26"/>
          <w:szCs w:val="26"/>
          <w:lang w:bidi="th-TH"/>
        </w:rPr>
        <w:t>six-month period ended 30 June 202</w:t>
      </w:r>
      <w:r w:rsidR="00E672D0">
        <w:rPr>
          <w:rFonts w:ascii="CordiaUPC" w:hAnsi="CordiaUPC" w:cs="CordiaUPC"/>
          <w:sz w:val="26"/>
          <w:szCs w:val="26"/>
          <w:lang w:bidi="th-TH"/>
        </w:rPr>
        <w:t>1</w:t>
      </w:r>
      <w:r w:rsidRPr="000F2676">
        <w:rPr>
          <w:rFonts w:ascii="CordiaUPC" w:hAnsi="CordiaUPC" w:cs="CordiaUPC" w:hint="cs"/>
          <w:sz w:val="26"/>
          <w:szCs w:val="26"/>
          <w:lang w:val="en-AU" w:bidi="th-TH"/>
        </w:rPr>
        <w:t>, due to changes in market conditions and default status, the quoted yield rate</w:t>
      </w:r>
      <w:r w:rsidR="00E77A29" w:rsidRPr="000F2676">
        <w:rPr>
          <w:rFonts w:ascii="CordiaUPC" w:hAnsi="CordiaUPC" w:cs="CordiaUPC" w:hint="cs"/>
          <w:sz w:val="26"/>
          <w:szCs w:val="26"/>
          <w:cs/>
          <w:lang w:val="en-AU" w:bidi="th-TH"/>
        </w:rPr>
        <w:t xml:space="preserve"> </w:t>
      </w:r>
      <w:r w:rsidR="00E77A29" w:rsidRPr="000F2676">
        <w:rPr>
          <w:rFonts w:ascii="CordiaUPC" w:hAnsi="CordiaUPC" w:cs="CordiaUPC" w:hint="cs"/>
          <w:sz w:val="26"/>
          <w:szCs w:val="26"/>
          <w:lang w:val="en-US" w:bidi="th-TH"/>
        </w:rPr>
        <w:t>in respect of an investment in debentures of one c</w:t>
      </w:r>
      <w:r w:rsidR="00BF54C3" w:rsidRPr="000F2676">
        <w:rPr>
          <w:rFonts w:ascii="CordiaUPC" w:hAnsi="CordiaUPC" w:cs="CordiaUPC" w:hint="cs"/>
          <w:sz w:val="26"/>
          <w:szCs w:val="26"/>
          <w:lang w:val="en-US" w:bidi="th-TH"/>
        </w:rPr>
        <w:t>oun</w:t>
      </w:r>
      <w:r w:rsidR="00E77A29" w:rsidRPr="000F2676">
        <w:rPr>
          <w:rFonts w:ascii="CordiaUPC" w:hAnsi="CordiaUPC" w:cs="CordiaUPC" w:hint="cs"/>
          <w:sz w:val="26"/>
          <w:szCs w:val="26"/>
          <w:lang w:val="en-US" w:bidi="th-TH"/>
        </w:rPr>
        <w:t>terparty</w:t>
      </w:r>
      <w:r w:rsidRPr="000F2676">
        <w:rPr>
          <w:rFonts w:ascii="CordiaUPC" w:hAnsi="CordiaUPC" w:cs="CordiaUPC" w:hint="cs"/>
          <w:sz w:val="26"/>
          <w:szCs w:val="26"/>
          <w:lang w:val="en-AU" w:bidi="th-TH"/>
        </w:rPr>
        <w:t xml:space="preserve"> was no longer reliable. There was also limited information to measure the fair value with other valuation techniques. Management applied judgement to compare the estimated recovery for fair value measurement including consideration of recovery estimate provided by </w:t>
      </w:r>
      <w:proofErr w:type="spellStart"/>
      <w:r w:rsidRPr="000F2676">
        <w:rPr>
          <w:rFonts w:ascii="CordiaUPC" w:hAnsi="CordiaUPC" w:cs="CordiaUPC" w:hint="cs"/>
          <w:sz w:val="26"/>
          <w:szCs w:val="26"/>
          <w:lang w:val="en-AU" w:bidi="th-TH"/>
        </w:rPr>
        <w:t>ThaiBMA</w:t>
      </w:r>
      <w:proofErr w:type="spellEnd"/>
      <w:r w:rsidR="00E77A29" w:rsidRPr="000F2676">
        <w:rPr>
          <w:rFonts w:ascii="CordiaUPC" w:hAnsi="CordiaUPC" w:cs="CordiaUPC" w:hint="cs"/>
          <w:sz w:val="26"/>
          <w:szCs w:val="26"/>
          <w:lang w:val="en-AU" w:bidi="th-TH"/>
        </w:rPr>
        <w:t>.</w:t>
      </w:r>
      <w:r w:rsidRPr="000F2676">
        <w:rPr>
          <w:rFonts w:ascii="CordiaUPC" w:hAnsi="CordiaUPC" w:cs="CordiaUPC" w:hint="cs"/>
          <w:sz w:val="26"/>
          <w:szCs w:val="26"/>
          <w:lang w:val="en-AU" w:bidi="th-TH"/>
        </w:rPr>
        <w:t xml:space="preserve"> These securities, with a carrying amount of Baht </w:t>
      </w:r>
      <w:r w:rsidR="00D47329">
        <w:rPr>
          <w:rFonts w:ascii="CordiaUPC" w:hAnsi="CordiaUPC" w:cs="CordiaUPC"/>
          <w:sz w:val="26"/>
          <w:szCs w:val="26"/>
          <w:lang w:val="en-AU" w:bidi="th-TH"/>
        </w:rPr>
        <w:t>1.3</w:t>
      </w:r>
      <w:r w:rsidRPr="000F2676">
        <w:rPr>
          <w:rFonts w:ascii="CordiaUPC" w:hAnsi="CordiaUPC" w:cs="CordiaUPC" w:hint="cs"/>
          <w:sz w:val="26"/>
          <w:szCs w:val="26"/>
          <w:lang w:val="en-AU" w:bidi="th-TH"/>
        </w:rPr>
        <w:t xml:space="preserve"> billion, were included as Level </w:t>
      </w:r>
      <w:r w:rsidR="00904970">
        <w:rPr>
          <w:rFonts w:ascii="CordiaUPC" w:hAnsi="CordiaUPC" w:cs="CordiaUPC"/>
          <w:sz w:val="26"/>
          <w:szCs w:val="26"/>
          <w:lang w:val="en-AU" w:bidi="th-TH"/>
        </w:rPr>
        <w:t>3</w:t>
      </w:r>
      <w:r w:rsidRPr="000F2676">
        <w:rPr>
          <w:rFonts w:ascii="CordiaUPC" w:hAnsi="CordiaUPC" w:cs="CordiaUPC" w:hint="cs"/>
          <w:sz w:val="26"/>
          <w:szCs w:val="26"/>
          <w:lang w:val="en-AU" w:bidi="th-TH"/>
        </w:rPr>
        <w:t xml:space="preserve"> hierarchy as at </w:t>
      </w:r>
      <w:r w:rsidR="00E672D0" w:rsidRPr="00E672D0">
        <w:rPr>
          <w:rFonts w:ascii="CordiaUPC" w:hAnsi="CordiaUPC" w:cs="CordiaUPC" w:hint="cs"/>
          <w:sz w:val="26"/>
          <w:szCs w:val="26"/>
          <w:lang w:bidi="th-TH"/>
        </w:rPr>
        <w:t>30 June 202</w:t>
      </w:r>
      <w:r w:rsidR="00E672D0">
        <w:rPr>
          <w:rFonts w:ascii="CordiaUPC" w:hAnsi="CordiaUPC" w:cs="CordiaUPC"/>
          <w:sz w:val="26"/>
          <w:szCs w:val="26"/>
          <w:lang w:bidi="th-TH"/>
        </w:rPr>
        <w:t>1</w:t>
      </w:r>
      <w:r w:rsidR="00E672D0" w:rsidRPr="000F2676">
        <w:rPr>
          <w:rFonts w:ascii="CordiaUPC" w:hAnsi="CordiaUPC" w:cs="CordiaUPC" w:hint="cs"/>
          <w:i/>
          <w:iCs/>
          <w:sz w:val="26"/>
          <w:szCs w:val="26"/>
          <w:lang w:val="en-AU" w:bidi="th-TH"/>
        </w:rPr>
        <w:t xml:space="preserve"> </w:t>
      </w:r>
      <w:r w:rsidR="00E672D0">
        <w:rPr>
          <w:rFonts w:ascii="CordiaUPC" w:hAnsi="CordiaUPC" w:cs="CordiaUPC"/>
          <w:i/>
          <w:iCs/>
          <w:sz w:val="26"/>
          <w:szCs w:val="26"/>
          <w:lang w:val="en-AU" w:bidi="th-TH"/>
        </w:rPr>
        <w:br/>
      </w:r>
      <w:r w:rsidRPr="000F2676">
        <w:rPr>
          <w:rFonts w:ascii="CordiaUPC" w:hAnsi="CordiaUPC" w:cs="CordiaUPC" w:hint="cs"/>
          <w:i/>
          <w:iCs/>
          <w:sz w:val="26"/>
          <w:szCs w:val="26"/>
          <w:lang w:val="en-AU" w:bidi="th-TH"/>
        </w:rPr>
        <w:t>(</w:t>
      </w:r>
      <w:r w:rsidR="00E672D0" w:rsidRPr="00E672D0">
        <w:rPr>
          <w:rFonts w:ascii="CordiaUPC" w:hAnsi="CordiaUPC" w:cs="CordiaUPC" w:hint="cs"/>
          <w:i/>
          <w:iCs/>
          <w:sz w:val="26"/>
          <w:szCs w:val="26"/>
          <w:lang w:val="en-AU" w:bidi="th-TH"/>
        </w:rPr>
        <w:t xml:space="preserve">31 December </w:t>
      </w:r>
      <w:r w:rsidRPr="000F2676">
        <w:rPr>
          <w:rFonts w:ascii="CordiaUPC" w:hAnsi="CordiaUPC" w:cs="CordiaUPC" w:hint="cs"/>
          <w:i/>
          <w:iCs/>
          <w:sz w:val="26"/>
          <w:szCs w:val="26"/>
          <w:lang w:val="en-AU" w:bidi="th-TH"/>
        </w:rPr>
        <w:t>20</w:t>
      </w:r>
      <w:r w:rsidR="00E672D0">
        <w:rPr>
          <w:rFonts w:ascii="CordiaUPC" w:hAnsi="CordiaUPC" w:cs="CordiaUPC"/>
          <w:i/>
          <w:iCs/>
          <w:sz w:val="26"/>
          <w:szCs w:val="26"/>
          <w:lang w:val="en-AU" w:bidi="th-TH"/>
        </w:rPr>
        <w:t>20</w:t>
      </w:r>
      <w:r w:rsidRPr="000F2676">
        <w:rPr>
          <w:rFonts w:ascii="CordiaUPC" w:hAnsi="CordiaUPC" w:cs="CordiaUPC" w:hint="cs"/>
          <w:i/>
          <w:iCs/>
          <w:sz w:val="26"/>
          <w:szCs w:val="26"/>
          <w:lang w:val="en-AU" w:bidi="th-TH"/>
        </w:rPr>
        <w:t xml:space="preserve">: </w:t>
      </w:r>
      <w:r w:rsidR="00E672D0" w:rsidRPr="00E672D0">
        <w:rPr>
          <w:rFonts w:ascii="CordiaUPC" w:hAnsi="CordiaUPC" w:cs="CordiaUPC" w:hint="cs"/>
          <w:i/>
          <w:iCs/>
          <w:sz w:val="26"/>
          <w:szCs w:val="26"/>
          <w:lang w:val="en-AU" w:bidi="th-TH"/>
        </w:rPr>
        <w:t>Baht 1.6 billion</w:t>
      </w:r>
      <w:r w:rsidRPr="000F2676">
        <w:rPr>
          <w:rFonts w:ascii="CordiaUPC" w:hAnsi="CordiaUPC" w:cs="CordiaUPC" w:hint="cs"/>
          <w:i/>
          <w:iCs/>
          <w:sz w:val="26"/>
          <w:szCs w:val="26"/>
          <w:lang w:val="en-AU" w:bidi="th-TH"/>
        </w:rPr>
        <w:t>)</w:t>
      </w:r>
      <w:r w:rsidRPr="000F2676">
        <w:rPr>
          <w:rFonts w:ascii="CordiaUPC" w:hAnsi="CordiaUPC" w:cs="CordiaUPC" w:hint="cs"/>
          <w:sz w:val="26"/>
          <w:szCs w:val="26"/>
          <w:lang w:val="en-AU" w:bidi="th-TH"/>
        </w:rPr>
        <w:t xml:space="preserve">. </w:t>
      </w:r>
    </w:p>
    <w:p w14:paraId="2659EEF8" w14:textId="77777777" w:rsidR="00E77A29" w:rsidRPr="000F2676" w:rsidRDefault="00E77A29" w:rsidP="000F2676">
      <w:pPr>
        <w:autoSpaceDE w:val="0"/>
        <w:autoSpaceDN w:val="0"/>
        <w:spacing w:line="240" w:lineRule="exact"/>
        <w:ind w:left="560"/>
        <w:jc w:val="thaiDistribute"/>
        <w:rPr>
          <w:rFonts w:ascii="CordiaUPC" w:hAnsi="CordiaUPC" w:cs="CordiaUPC"/>
          <w:sz w:val="26"/>
          <w:szCs w:val="26"/>
          <w:lang w:bidi="th-TH"/>
        </w:rPr>
      </w:pPr>
    </w:p>
    <w:p w14:paraId="4758B1B4" w14:textId="77777777" w:rsidR="001C7F0B" w:rsidRPr="000F2676" w:rsidRDefault="001C7F0B" w:rsidP="000F2676">
      <w:pPr>
        <w:spacing w:line="240" w:lineRule="exact"/>
        <w:rPr>
          <w:rFonts w:ascii="CordiaUPC" w:hAnsi="CordiaUPC" w:cs="CordiaUPC"/>
          <w:b/>
          <w:bCs/>
          <w:sz w:val="26"/>
          <w:szCs w:val="26"/>
          <w:lang w:val="en-AU" w:bidi="th-TH"/>
        </w:rPr>
      </w:pPr>
      <w:r w:rsidRPr="000F2676">
        <w:rPr>
          <w:rFonts w:ascii="CordiaUPC" w:hAnsi="CordiaUPC" w:cs="CordiaUPC" w:hint="cs"/>
          <w:b/>
          <w:bCs/>
          <w:sz w:val="26"/>
          <w:szCs w:val="26"/>
          <w:lang w:bidi="th-TH"/>
        </w:rPr>
        <w:br w:type="page"/>
      </w:r>
    </w:p>
    <w:p w14:paraId="3D6EB060" w14:textId="77181DC3" w:rsidR="00D45753" w:rsidRPr="000F2676" w:rsidRDefault="0056457D" w:rsidP="00443957">
      <w:pPr>
        <w:pStyle w:val="block"/>
        <w:spacing w:after="0" w:line="240" w:lineRule="atLeast"/>
        <w:ind w:right="-7" w:hanging="567"/>
        <w:jc w:val="both"/>
        <w:rPr>
          <w:rFonts w:ascii="CordiaUPC" w:hAnsi="CordiaUPC" w:cs="CordiaUPC"/>
          <w:b/>
          <w:bCs/>
          <w:sz w:val="28"/>
          <w:szCs w:val="28"/>
          <w:cs/>
          <w:lang w:bidi="th-TH"/>
        </w:rPr>
      </w:pPr>
      <w:r>
        <w:rPr>
          <w:rFonts w:ascii="CordiaUPC" w:hAnsi="CordiaUPC" w:cs="CordiaUPC"/>
          <w:b/>
          <w:bCs/>
          <w:sz w:val="28"/>
          <w:szCs w:val="28"/>
          <w:lang w:bidi="th-TH"/>
        </w:rPr>
        <w:t>7</w:t>
      </w:r>
      <w:r w:rsidR="00443957" w:rsidRPr="000F2676">
        <w:rPr>
          <w:rFonts w:ascii="CordiaUPC" w:hAnsi="CordiaUPC" w:cs="CordiaUPC" w:hint="cs"/>
          <w:b/>
          <w:bCs/>
          <w:sz w:val="28"/>
          <w:szCs w:val="28"/>
          <w:lang w:bidi="th-TH"/>
        </w:rPr>
        <w:tab/>
      </w:r>
      <w:r w:rsidR="00443957" w:rsidRPr="000F2676">
        <w:rPr>
          <w:rFonts w:ascii="CordiaUPC" w:hAnsi="CordiaUPC" w:cs="CordiaUPC" w:hint="cs"/>
          <w:b/>
          <w:bCs/>
          <w:sz w:val="28"/>
          <w:szCs w:val="28"/>
        </w:rPr>
        <w:t>Maintenance of capital fund</w:t>
      </w:r>
    </w:p>
    <w:p w14:paraId="5A712B84" w14:textId="77777777" w:rsidR="00CE638B" w:rsidRPr="000F2676" w:rsidRDefault="00CE638B" w:rsidP="00CC286D">
      <w:pPr>
        <w:pStyle w:val="Heading1"/>
        <w:numPr>
          <w:ilvl w:val="0"/>
          <w:numId w:val="0"/>
        </w:numPr>
        <w:spacing w:before="0" w:after="0" w:line="200" w:lineRule="exact"/>
        <w:ind w:left="547"/>
        <w:rPr>
          <w:rFonts w:ascii="CordiaUPC" w:hAnsi="CordiaUPC" w:cs="CordiaUPC"/>
          <w:b w:val="0"/>
          <w:bCs/>
          <w:i w:val="0"/>
          <w:iCs/>
          <w:sz w:val="26"/>
          <w:szCs w:val="26"/>
        </w:rPr>
      </w:pPr>
    </w:p>
    <w:p w14:paraId="429F3C39" w14:textId="4A1A4053" w:rsidR="0002105F" w:rsidRPr="00207C8B" w:rsidRDefault="000577F6" w:rsidP="00207C8B">
      <w:pPr>
        <w:spacing w:line="240" w:lineRule="auto"/>
        <w:ind w:left="560"/>
        <w:jc w:val="thaiDistribute"/>
        <w:rPr>
          <w:rFonts w:ascii="CordiaUPC" w:hAnsi="CordiaUPC" w:cs="CordiaUPC"/>
          <w:color w:val="000000"/>
          <w:spacing w:val="-2"/>
          <w:sz w:val="26"/>
          <w:szCs w:val="26"/>
          <w:lang w:val="en-US" w:eastAsia="en-GB" w:bidi="th-TH"/>
        </w:rPr>
      </w:pPr>
      <w:r w:rsidRPr="00207C8B">
        <w:rPr>
          <w:rFonts w:ascii="CordiaUPC" w:hAnsi="CordiaUPC" w:cs="CordiaUPC" w:hint="cs"/>
          <w:color w:val="000000"/>
          <w:spacing w:val="-2"/>
          <w:sz w:val="26"/>
          <w:szCs w:val="26"/>
          <w:lang w:val="en-US" w:eastAsia="en-GB" w:bidi="th-TH"/>
        </w:rPr>
        <w:t>The Bank</w:t>
      </w:r>
      <w:r w:rsidR="00410921" w:rsidRPr="00207C8B">
        <w:rPr>
          <w:rFonts w:ascii="CordiaUPC" w:hAnsi="CordiaUPC" w:cs="CordiaUPC" w:hint="cs"/>
          <w:color w:val="000000"/>
          <w:spacing w:val="-2"/>
          <w:sz w:val="26"/>
          <w:szCs w:val="26"/>
          <w:lang w:val="en-US" w:eastAsia="en-GB" w:bidi="th-TH"/>
        </w:rPr>
        <w:t xml:space="preserve"> and its subsidiaries</w:t>
      </w:r>
      <w:r w:rsidRPr="00207C8B">
        <w:rPr>
          <w:rFonts w:ascii="CordiaUPC" w:hAnsi="CordiaUPC" w:cs="CordiaUPC" w:hint="cs"/>
          <w:color w:val="000000"/>
          <w:spacing w:val="-2"/>
          <w:sz w:val="26"/>
          <w:szCs w:val="26"/>
          <w:lang w:val="en-US" w:eastAsia="en-GB" w:bidi="th-TH"/>
        </w:rPr>
        <w:t xml:space="preserve"> maintain its capital fund in accordance with the Financial Institution Business Act B.E. 2551 by maintaining its capital fund as a proportion of risk weighted assets in accordance with the criteria, methodologies, and conditions prescribed by the </w:t>
      </w:r>
      <w:r w:rsidR="00F90567" w:rsidRPr="00207C8B">
        <w:rPr>
          <w:rFonts w:ascii="CordiaUPC" w:hAnsi="CordiaUPC" w:cs="CordiaUPC" w:hint="cs"/>
          <w:color w:val="000000"/>
          <w:spacing w:val="-2"/>
          <w:sz w:val="26"/>
          <w:szCs w:val="26"/>
          <w:lang w:val="en-US" w:eastAsia="en-GB" w:bidi="th-TH"/>
        </w:rPr>
        <w:t xml:space="preserve">Bank of Thailand. </w:t>
      </w:r>
      <w:r w:rsidR="00332417" w:rsidRPr="00207C8B">
        <w:rPr>
          <w:rFonts w:ascii="CordiaUPC" w:hAnsi="CordiaUPC" w:cs="CordiaUPC" w:hint="cs"/>
          <w:color w:val="000000"/>
          <w:spacing w:val="-2"/>
          <w:sz w:val="26"/>
          <w:szCs w:val="26"/>
          <w:lang w:val="en-US" w:eastAsia="en-GB" w:bidi="th-TH"/>
        </w:rPr>
        <w:t>T</w:t>
      </w:r>
      <w:r w:rsidRPr="00207C8B">
        <w:rPr>
          <w:rFonts w:ascii="CordiaUPC" w:hAnsi="CordiaUPC" w:cs="CordiaUPC" w:hint="cs"/>
          <w:color w:val="000000"/>
          <w:spacing w:val="-2"/>
          <w:sz w:val="26"/>
          <w:szCs w:val="26"/>
          <w:lang w:val="en-US" w:eastAsia="en-GB" w:bidi="th-TH"/>
        </w:rPr>
        <w:t xml:space="preserve">he </w:t>
      </w:r>
      <w:r w:rsidR="00410921" w:rsidRPr="00207C8B">
        <w:rPr>
          <w:rFonts w:ascii="CordiaUPC" w:hAnsi="CordiaUPC" w:cs="CordiaUPC" w:hint="cs"/>
          <w:color w:val="000000"/>
          <w:spacing w:val="-2"/>
          <w:sz w:val="26"/>
          <w:szCs w:val="26"/>
          <w:lang w:val="en-US" w:eastAsia="en-GB" w:bidi="th-TH"/>
        </w:rPr>
        <w:t>Bank and its subsidiaries</w:t>
      </w:r>
      <w:r w:rsidRPr="00207C8B">
        <w:rPr>
          <w:rFonts w:ascii="CordiaUPC" w:hAnsi="CordiaUPC" w:cs="CordiaUPC" w:hint="cs"/>
          <w:color w:val="000000"/>
          <w:spacing w:val="-2"/>
          <w:sz w:val="26"/>
          <w:szCs w:val="26"/>
          <w:lang w:val="en-US" w:eastAsia="en-GB" w:bidi="th-TH"/>
        </w:rPr>
        <w:t xml:space="preserve"> </w:t>
      </w:r>
      <w:r w:rsidR="006B7833" w:rsidRPr="00207C8B">
        <w:rPr>
          <w:rFonts w:ascii="CordiaUPC" w:hAnsi="CordiaUPC" w:cs="CordiaUPC" w:hint="cs"/>
          <w:color w:val="000000"/>
          <w:spacing w:val="-2"/>
          <w:sz w:val="26"/>
          <w:szCs w:val="26"/>
          <w:lang w:val="en-US" w:eastAsia="en-GB" w:bidi="th-TH"/>
        </w:rPr>
        <w:t>are</w:t>
      </w:r>
      <w:r w:rsidRPr="00207C8B">
        <w:rPr>
          <w:rFonts w:ascii="CordiaUPC" w:hAnsi="CordiaUPC" w:cs="CordiaUPC" w:hint="cs"/>
          <w:color w:val="000000"/>
          <w:spacing w:val="-2"/>
          <w:sz w:val="26"/>
          <w:szCs w:val="26"/>
          <w:lang w:val="en-US" w:eastAsia="en-GB" w:bidi="th-TH"/>
        </w:rPr>
        <w:t xml:space="preserve"> required to calculate its Capital Fund in accordance with Basel III. </w:t>
      </w:r>
      <w:r w:rsidR="004D0BD0" w:rsidRPr="00207C8B">
        <w:rPr>
          <w:rFonts w:ascii="CordiaUPC" w:hAnsi="CordiaUPC" w:cs="CordiaUPC" w:hint="cs"/>
          <w:color w:val="000000"/>
          <w:spacing w:val="-2"/>
          <w:sz w:val="26"/>
          <w:szCs w:val="26"/>
          <w:lang w:val="en-US" w:eastAsia="en-GB" w:bidi="th-TH"/>
        </w:rPr>
        <w:t>As at</w:t>
      </w:r>
      <w:r w:rsidR="00F1055E" w:rsidRPr="00207C8B">
        <w:rPr>
          <w:rFonts w:ascii="CordiaUPC" w:hAnsi="CordiaUPC" w:cs="CordiaUPC" w:hint="cs"/>
          <w:color w:val="000000"/>
          <w:spacing w:val="-2"/>
          <w:sz w:val="26"/>
          <w:szCs w:val="26"/>
          <w:lang w:val="en-US" w:eastAsia="en-GB" w:bidi="th-TH"/>
        </w:rPr>
        <w:t xml:space="preserve"> </w:t>
      </w:r>
      <w:r w:rsidR="00CC286D" w:rsidRPr="00207C8B">
        <w:rPr>
          <w:rFonts w:ascii="CordiaUPC" w:hAnsi="CordiaUPC" w:cs="CordiaUPC" w:hint="cs"/>
          <w:color w:val="000000"/>
          <w:spacing w:val="-2"/>
          <w:sz w:val="26"/>
          <w:szCs w:val="26"/>
          <w:lang w:val="en-US" w:bidi="th-TH"/>
        </w:rPr>
        <w:t>30 June 202</w:t>
      </w:r>
      <w:r w:rsidR="00CC286D" w:rsidRPr="00207C8B">
        <w:rPr>
          <w:rFonts w:ascii="CordiaUPC" w:hAnsi="CordiaUPC" w:cs="CordiaUPC"/>
          <w:color w:val="000000"/>
          <w:spacing w:val="-2"/>
          <w:sz w:val="26"/>
          <w:szCs w:val="26"/>
          <w:lang w:val="en-US" w:bidi="th-TH"/>
        </w:rPr>
        <w:t>1</w:t>
      </w:r>
      <w:r w:rsidR="00CC286D" w:rsidRPr="00207C8B">
        <w:rPr>
          <w:rFonts w:ascii="CordiaUPC" w:hAnsi="CordiaUPC" w:cs="CordiaUPC" w:hint="cs"/>
          <w:color w:val="000000"/>
          <w:spacing w:val="-2"/>
          <w:sz w:val="26"/>
          <w:szCs w:val="26"/>
          <w:lang w:val="en-US" w:bidi="th-TH"/>
        </w:rPr>
        <w:t xml:space="preserve"> and 31 December 2020</w:t>
      </w:r>
      <w:r w:rsidR="00332417" w:rsidRPr="00207C8B">
        <w:rPr>
          <w:rFonts w:ascii="CordiaUPC" w:hAnsi="CordiaUPC" w:cs="CordiaUPC" w:hint="cs"/>
          <w:color w:val="000000"/>
          <w:spacing w:val="-2"/>
          <w:sz w:val="26"/>
          <w:szCs w:val="26"/>
          <w:lang w:val="en-US" w:eastAsia="en-GB" w:bidi="th-TH"/>
        </w:rPr>
        <w:t xml:space="preserve">, </w:t>
      </w:r>
      <w:r w:rsidRPr="00207C8B">
        <w:rPr>
          <w:rFonts w:ascii="CordiaUPC" w:hAnsi="CordiaUPC" w:cs="CordiaUPC" w:hint="cs"/>
          <w:color w:val="000000"/>
          <w:spacing w:val="-2"/>
          <w:sz w:val="26"/>
          <w:szCs w:val="26"/>
          <w:lang w:val="en-US" w:eastAsia="en-GB" w:bidi="th-TH"/>
        </w:rPr>
        <w:t>the</w:t>
      </w:r>
      <w:r w:rsidR="00D805AF" w:rsidRPr="00207C8B">
        <w:rPr>
          <w:rFonts w:ascii="CordiaUPC" w:hAnsi="CordiaUPC" w:cs="CordiaUPC" w:hint="cs"/>
          <w:color w:val="000000"/>
          <w:spacing w:val="-2"/>
          <w:sz w:val="26"/>
          <w:szCs w:val="26"/>
          <w:lang w:val="en-US" w:eastAsia="en-GB" w:bidi="th-TH"/>
        </w:rPr>
        <w:t xml:space="preserve"> consolidated </w:t>
      </w:r>
      <w:proofErr w:type="gramStart"/>
      <w:r w:rsidR="00D805AF" w:rsidRPr="00207C8B">
        <w:rPr>
          <w:rFonts w:ascii="CordiaUPC" w:hAnsi="CordiaUPC" w:cs="CordiaUPC" w:hint="cs"/>
          <w:color w:val="000000"/>
          <w:spacing w:val="-2"/>
          <w:sz w:val="26"/>
          <w:szCs w:val="26"/>
          <w:lang w:val="en-US" w:eastAsia="en-GB" w:bidi="th-TH"/>
        </w:rPr>
        <w:t>supervision</w:t>
      </w:r>
      <w:proofErr w:type="gramEnd"/>
      <w:r w:rsidRPr="00207C8B">
        <w:rPr>
          <w:rFonts w:ascii="CordiaUPC" w:hAnsi="CordiaUPC" w:cs="CordiaUPC" w:hint="cs"/>
          <w:color w:val="000000"/>
          <w:spacing w:val="-2"/>
          <w:sz w:val="26"/>
          <w:szCs w:val="26"/>
          <w:lang w:val="en-US" w:eastAsia="en-GB" w:bidi="th-TH"/>
        </w:rPr>
        <w:t xml:space="preserve"> </w:t>
      </w:r>
      <w:r w:rsidR="007C4318" w:rsidRPr="00207C8B">
        <w:rPr>
          <w:rFonts w:ascii="CordiaUPC" w:hAnsi="CordiaUPC" w:cs="CordiaUPC" w:hint="cs"/>
          <w:color w:val="000000"/>
          <w:spacing w:val="-2"/>
          <w:sz w:val="26"/>
          <w:szCs w:val="26"/>
          <w:lang w:val="en-US" w:eastAsia="en-GB" w:bidi="th-TH"/>
        </w:rPr>
        <w:t>and</w:t>
      </w:r>
      <w:r w:rsidRPr="00207C8B">
        <w:rPr>
          <w:rFonts w:ascii="CordiaUPC" w:hAnsi="CordiaUPC" w:cs="CordiaUPC" w:hint="cs"/>
          <w:color w:val="000000"/>
          <w:spacing w:val="-2"/>
          <w:sz w:val="26"/>
          <w:szCs w:val="26"/>
          <w:lang w:val="en-US" w:eastAsia="en-GB" w:bidi="th-TH"/>
        </w:rPr>
        <w:t xml:space="preserve"> </w:t>
      </w:r>
      <w:r w:rsidR="001C06C2" w:rsidRPr="00207C8B">
        <w:rPr>
          <w:rFonts w:ascii="CordiaUPC" w:hAnsi="CordiaUPC" w:cs="CordiaUPC" w:hint="cs"/>
          <w:color w:val="000000"/>
          <w:spacing w:val="-2"/>
          <w:sz w:val="26"/>
          <w:szCs w:val="26"/>
          <w:lang w:val="en-US" w:eastAsia="en-GB" w:bidi="th-TH"/>
        </w:rPr>
        <w:t xml:space="preserve">the </w:t>
      </w:r>
      <w:r w:rsidR="007C4318" w:rsidRPr="00207C8B">
        <w:rPr>
          <w:rFonts w:ascii="CordiaUPC" w:hAnsi="CordiaUPC" w:cs="CordiaUPC" w:hint="cs"/>
          <w:color w:val="000000"/>
          <w:spacing w:val="-2"/>
          <w:sz w:val="26"/>
          <w:szCs w:val="26"/>
          <w:lang w:val="en-US" w:eastAsia="en-GB" w:bidi="th-TH"/>
        </w:rPr>
        <w:t xml:space="preserve">Bank </w:t>
      </w:r>
      <w:proofErr w:type="spellStart"/>
      <w:r w:rsidR="00D805AF" w:rsidRPr="00207C8B">
        <w:rPr>
          <w:rFonts w:ascii="CordiaUPC" w:hAnsi="CordiaUPC" w:cs="CordiaUPC" w:hint="cs"/>
          <w:color w:val="000000"/>
          <w:spacing w:val="-2"/>
          <w:sz w:val="26"/>
          <w:szCs w:val="26"/>
          <w:lang w:val="en-US" w:eastAsia="en-GB" w:bidi="th-TH"/>
        </w:rPr>
        <w:t>only</w:t>
      </w:r>
      <w:r w:rsidR="007C4318" w:rsidRPr="00207C8B">
        <w:rPr>
          <w:rFonts w:ascii="CordiaUPC" w:hAnsi="CordiaUPC" w:cs="CordiaUPC" w:hint="cs"/>
          <w:color w:val="000000"/>
          <w:spacing w:val="-2"/>
          <w:sz w:val="26"/>
          <w:szCs w:val="26"/>
          <w:lang w:val="en-US" w:eastAsia="en-GB" w:bidi="th-TH"/>
        </w:rPr>
        <w:t>’s</w:t>
      </w:r>
      <w:proofErr w:type="spellEnd"/>
      <w:r w:rsidR="00D805AF" w:rsidRPr="00207C8B">
        <w:rPr>
          <w:rFonts w:ascii="CordiaUPC" w:hAnsi="CordiaUPC" w:cs="CordiaUPC" w:hint="cs"/>
          <w:color w:val="000000"/>
          <w:spacing w:val="-2"/>
          <w:sz w:val="26"/>
          <w:szCs w:val="26"/>
          <w:lang w:val="en-US" w:eastAsia="en-GB" w:bidi="th-TH"/>
        </w:rPr>
        <w:t xml:space="preserve"> </w:t>
      </w:r>
      <w:r w:rsidRPr="00207C8B">
        <w:rPr>
          <w:rFonts w:ascii="CordiaUPC" w:hAnsi="CordiaUPC" w:cs="CordiaUPC" w:hint="cs"/>
          <w:color w:val="000000"/>
          <w:spacing w:val="-2"/>
          <w:sz w:val="26"/>
          <w:szCs w:val="26"/>
          <w:lang w:val="en-US" w:eastAsia="en-GB" w:bidi="th-TH"/>
        </w:rPr>
        <w:t xml:space="preserve">total capital funds </w:t>
      </w:r>
      <w:r w:rsidR="00FD4AD8" w:rsidRPr="00207C8B">
        <w:rPr>
          <w:rFonts w:ascii="CordiaUPC" w:hAnsi="CordiaUPC" w:cs="CordiaUPC" w:hint="cs"/>
          <w:color w:val="000000"/>
          <w:spacing w:val="-2"/>
          <w:sz w:val="26"/>
          <w:szCs w:val="26"/>
          <w:lang w:val="en-US" w:eastAsia="en-GB" w:bidi="th-TH"/>
        </w:rPr>
        <w:t>could</w:t>
      </w:r>
      <w:r w:rsidRPr="00207C8B">
        <w:rPr>
          <w:rFonts w:ascii="CordiaUPC" w:hAnsi="CordiaUPC" w:cs="CordiaUPC" w:hint="cs"/>
          <w:color w:val="000000"/>
          <w:spacing w:val="-2"/>
          <w:sz w:val="26"/>
          <w:szCs w:val="26"/>
          <w:lang w:val="en-US" w:eastAsia="en-GB" w:bidi="th-TH"/>
        </w:rPr>
        <w:t xml:space="preserve"> be </w:t>
      </w:r>
      <w:proofErr w:type="spellStart"/>
      <w:r w:rsidR="00F1055E" w:rsidRPr="00207C8B">
        <w:rPr>
          <w:rFonts w:ascii="CordiaUPC" w:hAnsi="CordiaUPC" w:cs="CordiaUPC" w:hint="cs"/>
          <w:color w:val="000000"/>
          <w:spacing w:val="-2"/>
          <w:sz w:val="26"/>
          <w:szCs w:val="26"/>
          <w:lang w:val="en-US" w:eastAsia="en-GB" w:bidi="th-TH"/>
        </w:rPr>
        <w:t>cat</w:t>
      </w:r>
      <w:r w:rsidR="00C6198F" w:rsidRPr="00207C8B">
        <w:rPr>
          <w:rFonts w:ascii="CordiaUPC" w:hAnsi="CordiaUPC" w:cs="CordiaUPC"/>
          <w:color w:val="000000"/>
          <w:spacing w:val="-2"/>
          <w:sz w:val="26"/>
          <w:szCs w:val="26"/>
          <w:lang w:val="en-US" w:eastAsia="en-GB" w:bidi="th-TH"/>
        </w:rPr>
        <w:t>e</w:t>
      </w:r>
      <w:r w:rsidR="00F1055E" w:rsidRPr="00207C8B">
        <w:rPr>
          <w:rFonts w:ascii="CordiaUPC" w:hAnsi="CordiaUPC" w:cs="CordiaUPC" w:hint="cs"/>
          <w:color w:val="000000"/>
          <w:spacing w:val="-2"/>
          <w:sz w:val="26"/>
          <w:szCs w:val="26"/>
          <w:lang w:val="en-US" w:eastAsia="en-GB" w:bidi="th-TH"/>
        </w:rPr>
        <w:t>gorised</w:t>
      </w:r>
      <w:proofErr w:type="spellEnd"/>
      <w:r w:rsidRPr="00207C8B">
        <w:rPr>
          <w:rFonts w:ascii="CordiaUPC" w:hAnsi="CordiaUPC" w:cs="CordiaUPC" w:hint="cs"/>
          <w:color w:val="000000"/>
          <w:spacing w:val="-2"/>
          <w:sz w:val="26"/>
          <w:szCs w:val="26"/>
          <w:lang w:val="en-US" w:eastAsia="en-GB" w:bidi="th-TH"/>
        </w:rPr>
        <w:t xml:space="preserve"> as follows:</w:t>
      </w:r>
    </w:p>
    <w:p w14:paraId="2B111AC5" w14:textId="5BEC3EBC" w:rsidR="00EA048F" w:rsidRPr="000F2676" w:rsidRDefault="00EA048F" w:rsidP="00CC286D">
      <w:pPr>
        <w:spacing w:line="200" w:lineRule="exact"/>
        <w:rPr>
          <w:rFonts w:ascii="CordiaUPC" w:hAnsi="CordiaUPC" w:cs="CordiaUPC"/>
          <w:sz w:val="26"/>
          <w:szCs w:val="26"/>
        </w:rPr>
      </w:pPr>
      <w:bookmarkStart w:id="8" w:name="_Hlk31386712"/>
    </w:p>
    <w:tbl>
      <w:tblPr>
        <w:tblW w:w="9593" w:type="dxa"/>
        <w:tblInd w:w="450" w:type="dxa"/>
        <w:tblLayout w:type="fixed"/>
        <w:tblCellMar>
          <w:left w:w="115" w:type="dxa"/>
          <w:right w:w="115" w:type="dxa"/>
        </w:tblCellMar>
        <w:tblLook w:val="0000" w:firstRow="0" w:lastRow="0" w:firstColumn="0" w:lastColumn="0" w:noHBand="0" w:noVBand="0"/>
      </w:tblPr>
      <w:tblGrid>
        <w:gridCol w:w="6040"/>
        <w:gridCol w:w="1610"/>
        <w:gridCol w:w="275"/>
        <w:gridCol w:w="9"/>
        <w:gridCol w:w="1659"/>
      </w:tblGrid>
      <w:tr w:rsidR="00714916" w:rsidRPr="000F2676" w14:paraId="2B8A82A6" w14:textId="77777777" w:rsidTr="00EA26F8">
        <w:trPr>
          <w:trHeight w:val="20"/>
        </w:trPr>
        <w:tc>
          <w:tcPr>
            <w:tcW w:w="6040" w:type="dxa"/>
          </w:tcPr>
          <w:p w14:paraId="09F68FEC" w14:textId="24B41186"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553" w:type="dxa"/>
            <w:gridSpan w:val="4"/>
            <w:vAlign w:val="bottom"/>
          </w:tcPr>
          <w:p w14:paraId="52FC13A5" w14:textId="77777777" w:rsidR="00714916" w:rsidRPr="000F2676" w:rsidRDefault="00714916" w:rsidP="000F2676">
            <w:pPr>
              <w:spacing w:line="220" w:lineRule="exact"/>
              <w:ind w:left="-108" w:right="-108"/>
              <w:jc w:val="center"/>
              <w:rPr>
                <w:rFonts w:ascii="CordiaUPC" w:hAnsi="CordiaUPC" w:cs="CordiaUPC"/>
                <w:snapToGrid w:val="0"/>
                <w:sz w:val="26"/>
                <w:szCs w:val="26"/>
                <w:lang w:val="en-US"/>
              </w:rPr>
            </w:pPr>
            <w:r w:rsidRPr="000F2676">
              <w:rPr>
                <w:rFonts w:ascii="CordiaUPC" w:hAnsi="CordiaUPC" w:cs="CordiaUPC" w:hint="cs"/>
                <w:b/>
                <w:bCs/>
                <w:sz w:val="26"/>
                <w:szCs w:val="26"/>
              </w:rPr>
              <w:t>Consolidated supervision</w:t>
            </w:r>
          </w:p>
        </w:tc>
      </w:tr>
      <w:bookmarkEnd w:id="8"/>
      <w:tr w:rsidR="0011086A" w:rsidRPr="000F2676" w14:paraId="2928D382" w14:textId="77777777" w:rsidTr="00EA26F8">
        <w:trPr>
          <w:trHeight w:val="20"/>
        </w:trPr>
        <w:tc>
          <w:tcPr>
            <w:tcW w:w="6040" w:type="dxa"/>
          </w:tcPr>
          <w:p w14:paraId="7BC2EEBF" w14:textId="77777777" w:rsidR="0011086A" w:rsidRPr="000F2676" w:rsidRDefault="0011086A"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1610" w:type="dxa"/>
          </w:tcPr>
          <w:p w14:paraId="004E0A6E" w14:textId="70839D4E" w:rsidR="0011086A" w:rsidRPr="000F2676" w:rsidRDefault="00CC286D" w:rsidP="000F2676">
            <w:pPr>
              <w:pStyle w:val="acctfourfigures"/>
              <w:tabs>
                <w:tab w:val="clear" w:pos="765"/>
              </w:tabs>
              <w:spacing w:line="220" w:lineRule="exac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c>
          <w:tcPr>
            <w:tcW w:w="275" w:type="dxa"/>
          </w:tcPr>
          <w:p w14:paraId="4CF2C6F2" w14:textId="77777777" w:rsidR="0011086A" w:rsidRPr="000F2676" w:rsidRDefault="0011086A" w:rsidP="000F2676">
            <w:pPr>
              <w:pStyle w:val="acctfourfigures"/>
              <w:tabs>
                <w:tab w:val="clear" w:pos="765"/>
                <w:tab w:val="left" w:pos="720"/>
              </w:tabs>
              <w:spacing w:line="220" w:lineRule="exact"/>
              <w:jc w:val="center"/>
              <w:rPr>
                <w:rFonts w:ascii="CordiaUPC" w:hAnsi="CordiaUPC" w:cs="CordiaUPC"/>
                <w:sz w:val="26"/>
                <w:szCs w:val="26"/>
              </w:rPr>
            </w:pPr>
          </w:p>
        </w:tc>
        <w:tc>
          <w:tcPr>
            <w:tcW w:w="1668" w:type="dxa"/>
            <w:gridSpan w:val="2"/>
          </w:tcPr>
          <w:p w14:paraId="18C71978" w14:textId="2512D527" w:rsidR="0011086A" w:rsidRPr="000F2676" w:rsidRDefault="00CC286D" w:rsidP="000F2676">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887104">
              <w:rPr>
                <w:rFonts w:ascii="CordiaUPC" w:hAnsi="CordiaUPC" w:cs="CordiaUPC" w:hint="cs"/>
                <w:color w:val="000000"/>
                <w:sz w:val="26"/>
                <w:szCs w:val="26"/>
                <w:lang w:val="en-US" w:bidi="th-TH"/>
              </w:rPr>
              <w:t>31 December 2020</w:t>
            </w:r>
          </w:p>
        </w:tc>
      </w:tr>
      <w:tr w:rsidR="00714916" w:rsidRPr="000F2676" w14:paraId="1765A9B9" w14:textId="77777777" w:rsidTr="00EA26F8">
        <w:trPr>
          <w:trHeight w:val="20"/>
        </w:trPr>
        <w:tc>
          <w:tcPr>
            <w:tcW w:w="6040" w:type="dxa"/>
          </w:tcPr>
          <w:p w14:paraId="1E46DD92"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553" w:type="dxa"/>
            <w:gridSpan w:val="4"/>
            <w:vAlign w:val="bottom"/>
          </w:tcPr>
          <w:p w14:paraId="1FAEFE7C" w14:textId="77777777" w:rsidR="00714916" w:rsidRPr="000F2676" w:rsidRDefault="00714916" w:rsidP="000F2676">
            <w:pPr>
              <w:spacing w:line="220" w:lineRule="exac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(in million Baht)</w:t>
            </w:r>
          </w:p>
        </w:tc>
      </w:tr>
      <w:tr w:rsidR="00714916" w:rsidRPr="000F2676" w14:paraId="2920399A" w14:textId="77777777" w:rsidTr="00EA26F8">
        <w:trPr>
          <w:trHeight w:val="20"/>
        </w:trPr>
        <w:tc>
          <w:tcPr>
            <w:tcW w:w="6040" w:type="dxa"/>
          </w:tcPr>
          <w:p w14:paraId="322CED68"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i/>
                <w:iCs/>
                <w:sz w:val="26"/>
                <w:szCs w:val="26"/>
                <w:lang w:val="en-US" w:eastAsia="en-US"/>
              </w:rPr>
            </w:pPr>
            <w:r w:rsidRPr="000F2676">
              <w:rPr>
                <w:rFonts w:ascii="CordiaUPC" w:hAnsi="CordiaUPC" w:cs="CordiaUPC" w:hint="cs"/>
                <w:b/>
                <w:bCs/>
                <w:i/>
                <w:iCs/>
                <w:sz w:val="26"/>
                <w:szCs w:val="26"/>
                <w:lang w:val="en-US" w:eastAsia="en-US"/>
              </w:rPr>
              <w:t>Tier 1 Capital</w:t>
            </w:r>
          </w:p>
        </w:tc>
        <w:tc>
          <w:tcPr>
            <w:tcW w:w="1610" w:type="dxa"/>
          </w:tcPr>
          <w:p w14:paraId="009C8866"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10296DD3"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1659" w:type="dxa"/>
          </w:tcPr>
          <w:p w14:paraId="2066F70C"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r>
      <w:tr w:rsidR="00714916" w:rsidRPr="000F2676" w14:paraId="7B677A1C" w14:textId="77777777" w:rsidTr="00EA26F8">
        <w:trPr>
          <w:trHeight w:val="20"/>
        </w:trPr>
        <w:tc>
          <w:tcPr>
            <w:tcW w:w="6040" w:type="dxa"/>
          </w:tcPr>
          <w:p w14:paraId="544E878C" w14:textId="77777777" w:rsidR="00714916" w:rsidRPr="000F2676" w:rsidRDefault="00714916" w:rsidP="000F2676">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Common Equity Tier 1 Capital (CET1)</w:t>
            </w:r>
          </w:p>
        </w:tc>
        <w:tc>
          <w:tcPr>
            <w:tcW w:w="1610" w:type="dxa"/>
          </w:tcPr>
          <w:p w14:paraId="63B2E9B3"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61BC6678"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c>
          <w:tcPr>
            <w:tcW w:w="1659" w:type="dxa"/>
          </w:tcPr>
          <w:p w14:paraId="13B3FFC2" w14:textId="77777777" w:rsidR="00714916" w:rsidRPr="000F2676" w:rsidRDefault="00714916" w:rsidP="000F2676">
            <w:pPr>
              <w:tabs>
                <w:tab w:val="decimal" w:pos="882"/>
              </w:tabs>
              <w:spacing w:line="220" w:lineRule="exact"/>
              <w:ind w:left="184" w:right="54"/>
              <w:jc w:val="both"/>
              <w:rPr>
                <w:rFonts w:ascii="CordiaUPC" w:hAnsi="CordiaUPC" w:cs="CordiaUPC"/>
                <w:color w:val="000000"/>
                <w:sz w:val="26"/>
                <w:szCs w:val="26"/>
              </w:rPr>
            </w:pPr>
          </w:p>
        </w:tc>
      </w:tr>
      <w:tr w:rsidR="00A51BCF" w:rsidRPr="000F2676" w14:paraId="1DC978C0" w14:textId="77777777" w:rsidTr="00EA26F8">
        <w:trPr>
          <w:trHeight w:val="20"/>
        </w:trPr>
        <w:tc>
          <w:tcPr>
            <w:tcW w:w="6040" w:type="dxa"/>
          </w:tcPr>
          <w:p w14:paraId="4BC46CB2" w14:textId="77777777" w:rsidR="00A51BCF" w:rsidRPr="000F2676" w:rsidRDefault="00A51BCF" w:rsidP="00A51BCF">
            <w:pPr>
              <w:pStyle w:val="Heading8"/>
              <w:tabs>
                <w:tab w:val="left" w:pos="212"/>
                <w:tab w:val="left" w:pos="474"/>
              </w:tabs>
              <w:spacing w:line="22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Paid-up share capital</w:t>
            </w:r>
          </w:p>
        </w:tc>
        <w:tc>
          <w:tcPr>
            <w:tcW w:w="1610" w:type="dxa"/>
            <w:vAlign w:val="bottom"/>
          </w:tcPr>
          <w:p w14:paraId="498AD17D" w14:textId="5F97B99E" w:rsidR="00A51BCF" w:rsidRPr="000F2676" w:rsidRDefault="00A51BCF" w:rsidP="00A51BCF">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91,5</w:t>
            </w:r>
            <w:r>
              <w:rPr>
                <w:rFonts w:ascii="CordiaUPC" w:hAnsi="CordiaUPC" w:cs="CordiaUPC"/>
                <w:color w:val="000000"/>
                <w:sz w:val="26"/>
                <w:szCs w:val="26"/>
                <w:lang w:val="en-US" w:bidi="th-TH"/>
              </w:rPr>
              <w:t>89</w:t>
            </w:r>
          </w:p>
        </w:tc>
        <w:tc>
          <w:tcPr>
            <w:tcW w:w="284" w:type="dxa"/>
            <w:gridSpan w:val="2"/>
          </w:tcPr>
          <w:p w14:paraId="6D9386AB" w14:textId="77777777" w:rsidR="00A51BCF" w:rsidRPr="000F2676" w:rsidRDefault="00A51BCF" w:rsidP="00A51BCF">
            <w:pPr>
              <w:tabs>
                <w:tab w:val="decimal" w:pos="882"/>
              </w:tabs>
              <w:spacing w:line="220" w:lineRule="exact"/>
              <w:ind w:left="184" w:right="54"/>
              <w:jc w:val="both"/>
              <w:rPr>
                <w:rFonts w:ascii="CordiaUPC" w:hAnsi="CordiaUPC" w:cs="CordiaUPC"/>
                <w:color w:val="000000"/>
                <w:sz w:val="26"/>
                <w:szCs w:val="26"/>
              </w:rPr>
            </w:pPr>
          </w:p>
        </w:tc>
        <w:tc>
          <w:tcPr>
            <w:tcW w:w="1659" w:type="dxa"/>
            <w:vAlign w:val="bottom"/>
          </w:tcPr>
          <w:p w14:paraId="4FA23B4A" w14:textId="2ABD5309" w:rsidR="00A51BCF" w:rsidRPr="000F2676" w:rsidRDefault="00A51BCF" w:rsidP="00A51BCF">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91,5</w:t>
            </w:r>
            <w:r>
              <w:rPr>
                <w:rFonts w:ascii="CordiaUPC" w:hAnsi="CordiaUPC" w:cs="CordiaUPC"/>
                <w:color w:val="000000"/>
                <w:sz w:val="26"/>
                <w:szCs w:val="26"/>
                <w:lang w:val="en-US" w:bidi="th-TH"/>
              </w:rPr>
              <w:t>89</w:t>
            </w:r>
          </w:p>
        </w:tc>
      </w:tr>
      <w:tr w:rsidR="00A51BCF" w:rsidRPr="000F2676" w14:paraId="513EBA06" w14:textId="77777777" w:rsidTr="00EA26F8">
        <w:trPr>
          <w:trHeight w:val="20"/>
        </w:trPr>
        <w:tc>
          <w:tcPr>
            <w:tcW w:w="6040" w:type="dxa"/>
          </w:tcPr>
          <w:p w14:paraId="552A22AF" w14:textId="77777777"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Share premium</w:t>
            </w:r>
          </w:p>
        </w:tc>
        <w:tc>
          <w:tcPr>
            <w:tcW w:w="1610" w:type="dxa"/>
            <w:vAlign w:val="bottom"/>
          </w:tcPr>
          <w:p w14:paraId="4C81719C" w14:textId="5AB8C83A" w:rsidR="00A51BCF" w:rsidRPr="000F2676" w:rsidRDefault="00A51BCF" w:rsidP="00A51BCF">
            <w:pPr>
              <w:tabs>
                <w:tab w:val="decimal" w:pos="1325"/>
              </w:tabs>
              <w:spacing w:line="220" w:lineRule="exact"/>
              <w:ind w:left="-25" w:right="-106"/>
              <w:rPr>
                <w:rFonts w:ascii="CordiaUPC" w:hAnsi="CordiaUPC" w:cs="CordiaUPC"/>
                <w:color w:val="000000"/>
                <w:sz w:val="26"/>
                <w:szCs w:val="26"/>
              </w:rPr>
            </w:pPr>
            <w:r w:rsidRPr="000F2676">
              <w:rPr>
                <w:rFonts w:ascii="CordiaUPC" w:hAnsi="CordiaUPC" w:cs="CordiaUPC" w:hint="cs"/>
                <w:color w:val="000000"/>
                <w:sz w:val="26"/>
                <w:szCs w:val="26"/>
              </w:rPr>
              <w:t>43,</w:t>
            </w:r>
            <w:r>
              <w:rPr>
                <w:rFonts w:ascii="CordiaUPC" w:hAnsi="CordiaUPC" w:cs="CordiaUPC"/>
                <w:color w:val="000000"/>
                <w:sz w:val="26"/>
                <w:szCs w:val="26"/>
              </w:rPr>
              <w:t>322</w:t>
            </w:r>
          </w:p>
        </w:tc>
        <w:tc>
          <w:tcPr>
            <w:tcW w:w="284" w:type="dxa"/>
            <w:gridSpan w:val="2"/>
          </w:tcPr>
          <w:p w14:paraId="1CF045F1" w14:textId="77777777" w:rsidR="00A51BCF" w:rsidRPr="000F2676" w:rsidRDefault="00A51BCF" w:rsidP="00A51BCF">
            <w:pPr>
              <w:tabs>
                <w:tab w:val="decimal" w:pos="882"/>
              </w:tabs>
              <w:spacing w:line="220" w:lineRule="exact"/>
              <w:ind w:left="184" w:right="54"/>
              <w:jc w:val="both"/>
              <w:rPr>
                <w:rFonts w:ascii="CordiaUPC" w:hAnsi="CordiaUPC" w:cs="CordiaUPC"/>
                <w:color w:val="000000"/>
                <w:sz w:val="26"/>
                <w:szCs w:val="26"/>
              </w:rPr>
            </w:pPr>
          </w:p>
        </w:tc>
        <w:tc>
          <w:tcPr>
            <w:tcW w:w="1659" w:type="dxa"/>
            <w:vAlign w:val="bottom"/>
          </w:tcPr>
          <w:p w14:paraId="48B7E0FA" w14:textId="49435DAD" w:rsidR="00A51BCF" w:rsidRPr="000F2676" w:rsidRDefault="00A51BCF" w:rsidP="00A51BCF">
            <w:pPr>
              <w:tabs>
                <w:tab w:val="decimal" w:pos="1325"/>
              </w:tabs>
              <w:spacing w:line="220" w:lineRule="exact"/>
              <w:ind w:left="-25" w:right="-106"/>
              <w:rPr>
                <w:rFonts w:ascii="CordiaUPC" w:hAnsi="CordiaUPC" w:cs="CordiaUPC"/>
                <w:color w:val="000000"/>
                <w:sz w:val="26"/>
                <w:szCs w:val="26"/>
              </w:rPr>
            </w:pPr>
            <w:r w:rsidRPr="000F2676">
              <w:rPr>
                <w:rFonts w:ascii="CordiaUPC" w:hAnsi="CordiaUPC" w:cs="CordiaUPC" w:hint="cs"/>
                <w:color w:val="000000"/>
                <w:sz w:val="26"/>
                <w:szCs w:val="26"/>
              </w:rPr>
              <w:t>43,</w:t>
            </w:r>
            <w:r>
              <w:rPr>
                <w:rFonts w:ascii="CordiaUPC" w:hAnsi="CordiaUPC" w:cs="CordiaUPC"/>
                <w:color w:val="000000"/>
                <w:sz w:val="26"/>
                <w:szCs w:val="26"/>
              </w:rPr>
              <w:t>322</w:t>
            </w:r>
          </w:p>
        </w:tc>
      </w:tr>
      <w:tr w:rsidR="00A51BCF" w:rsidRPr="000F2676" w14:paraId="507B1C8C" w14:textId="77777777" w:rsidTr="00EA26F8">
        <w:trPr>
          <w:trHeight w:val="20"/>
        </w:trPr>
        <w:tc>
          <w:tcPr>
            <w:tcW w:w="6040" w:type="dxa"/>
          </w:tcPr>
          <w:p w14:paraId="6E7364E6" w14:textId="77777777" w:rsidR="00A51BCF" w:rsidRPr="000F2676" w:rsidRDefault="00A51BCF" w:rsidP="00A51BCF">
            <w:pPr>
              <w:tabs>
                <w:tab w:val="left" w:pos="212"/>
                <w:tab w:val="left" w:pos="474"/>
              </w:tabs>
              <w:spacing w:line="220" w:lineRule="exact"/>
              <w:ind w:right="-25"/>
              <w:rPr>
                <w:rFonts w:ascii="CordiaUPC" w:eastAsia="Angsana New" w:hAnsi="CordiaUPC" w:cs="CordiaUPC"/>
                <w:sz w:val="26"/>
                <w:szCs w:val="26"/>
                <w:lang w:val="en-US"/>
              </w:rPr>
            </w:pPr>
            <w:r w:rsidRPr="000F2676">
              <w:rPr>
                <w:rFonts w:ascii="CordiaUPC" w:eastAsia="Angsana New" w:hAnsi="CordiaUPC" w:cs="CordiaUPC" w:hint="cs"/>
                <w:sz w:val="26"/>
                <w:szCs w:val="26"/>
                <w:lang w:val="en-US"/>
              </w:rPr>
              <w:t>Legal reserve</w:t>
            </w:r>
          </w:p>
        </w:tc>
        <w:tc>
          <w:tcPr>
            <w:tcW w:w="1610" w:type="dxa"/>
            <w:vAlign w:val="bottom"/>
          </w:tcPr>
          <w:p w14:paraId="5BF2BAE6" w14:textId="7DE62D23" w:rsidR="00A51BCF" w:rsidRPr="000F2676" w:rsidRDefault="00A51BCF" w:rsidP="00A51BCF">
            <w:pPr>
              <w:tabs>
                <w:tab w:val="decimal" w:pos="1325"/>
              </w:tabs>
              <w:spacing w:line="220" w:lineRule="exact"/>
              <w:ind w:left="-25" w:right="-106"/>
              <w:rPr>
                <w:rFonts w:ascii="CordiaUPC" w:hAnsi="CordiaUPC" w:cs="CordiaUPC"/>
                <w:color w:val="000000"/>
                <w:sz w:val="26"/>
                <w:szCs w:val="26"/>
                <w:cs/>
                <w:lang w:eastAsia="en-GB" w:bidi="th-TH"/>
              </w:rPr>
            </w:pPr>
            <w:r>
              <w:rPr>
                <w:rFonts w:ascii="CordiaUPC" w:hAnsi="CordiaUPC" w:cs="CordiaUPC"/>
                <w:color w:val="000000"/>
                <w:sz w:val="26"/>
                <w:szCs w:val="26"/>
                <w:lang w:eastAsia="en-GB" w:bidi="th-TH"/>
              </w:rPr>
              <w:t>10,091</w:t>
            </w:r>
          </w:p>
        </w:tc>
        <w:tc>
          <w:tcPr>
            <w:tcW w:w="284" w:type="dxa"/>
            <w:gridSpan w:val="2"/>
          </w:tcPr>
          <w:p w14:paraId="09F8E066" w14:textId="77777777" w:rsidR="00A51BCF" w:rsidRPr="000F2676" w:rsidRDefault="00A51BCF" w:rsidP="00A51BCF">
            <w:pPr>
              <w:tabs>
                <w:tab w:val="decimal" w:pos="1480"/>
              </w:tabs>
              <w:spacing w:line="220" w:lineRule="exact"/>
              <w:ind w:right="-302"/>
              <w:rPr>
                <w:rFonts w:ascii="CordiaUPC" w:hAnsi="CordiaUPC" w:cs="CordiaUPC"/>
                <w:color w:val="000000"/>
                <w:sz w:val="26"/>
                <w:szCs w:val="26"/>
                <w:lang w:eastAsia="en-GB" w:bidi="th-TH"/>
              </w:rPr>
            </w:pPr>
          </w:p>
        </w:tc>
        <w:tc>
          <w:tcPr>
            <w:tcW w:w="1659" w:type="dxa"/>
            <w:vAlign w:val="bottom"/>
          </w:tcPr>
          <w:p w14:paraId="2BC5708A" w14:textId="5E9B5FB2" w:rsidR="00A51BCF" w:rsidRPr="000F2676" w:rsidRDefault="00A51BCF" w:rsidP="00A51BCF">
            <w:pPr>
              <w:tabs>
                <w:tab w:val="decimal" w:pos="1325"/>
              </w:tabs>
              <w:spacing w:line="220" w:lineRule="exact"/>
              <w:ind w:left="-25" w:right="-106"/>
              <w:rPr>
                <w:rFonts w:ascii="CordiaUPC" w:hAnsi="CordiaUPC" w:cs="CordiaUPC"/>
                <w:color w:val="000000"/>
                <w:sz w:val="26"/>
                <w:szCs w:val="26"/>
                <w:cs/>
                <w:lang w:eastAsia="en-GB" w:bidi="th-TH"/>
              </w:rPr>
            </w:pPr>
            <w:r>
              <w:rPr>
                <w:rFonts w:ascii="CordiaUPC" w:hAnsi="CordiaUPC" w:cs="CordiaUPC"/>
                <w:color w:val="000000"/>
                <w:sz w:val="26"/>
                <w:szCs w:val="26"/>
                <w:lang w:eastAsia="en-GB" w:bidi="th-TH"/>
              </w:rPr>
              <w:t>10,091</w:t>
            </w:r>
          </w:p>
        </w:tc>
      </w:tr>
      <w:tr w:rsidR="00A51BCF" w:rsidRPr="000F2676" w14:paraId="1E99BA83" w14:textId="77777777" w:rsidTr="00EA26F8">
        <w:trPr>
          <w:trHeight w:val="20"/>
        </w:trPr>
        <w:tc>
          <w:tcPr>
            <w:tcW w:w="6040" w:type="dxa"/>
          </w:tcPr>
          <w:p w14:paraId="1E030C77" w14:textId="77777777"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Net profits after appropriation</w:t>
            </w:r>
          </w:p>
        </w:tc>
        <w:tc>
          <w:tcPr>
            <w:tcW w:w="1610" w:type="dxa"/>
            <w:vAlign w:val="bottom"/>
          </w:tcPr>
          <w:p w14:paraId="7601F064" w14:textId="491AF6D4" w:rsidR="00A51BCF" w:rsidRPr="000F2676" w:rsidRDefault="00AD3499" w:rsidP="00A51BCF">
            <w:pPr>
              <w:tabs>
                <w:tab w:val="decimal" w:pos="1325"/>
              </w:tabs>
              <w:spacing w:line="220" w:lineRule="exact"/>
              <w:ind w:left="-25" w:right="-106"/>
              <w:rPr>
                <w:rFonts w:ascii="CordiaUPC" w:hAnsi="CordiaUPC" w:cs="CordiaUPC"/>
                <w:color w:val="000000"/>
                <w:sz w:val="26"/>
                <w:szCs w:val="26"/>
                <w:lang w:eastAsia="en-GB" w:bidi="th-TH"/>
              </w:rPr>
            </w:pPr>
            <w:r>
              <w:rPr>
                <w:rFonts w:ascii="CordiaUPC" w:hAnsi="CordiaUPC" w:cs="CordiaUPC"/>
                <w:color w:val="000000"/>
                <w:sz w:val="26"/>
                <w:szCs w:val="26"/>
                <w:lang w:eastAsia="en-GB"/>
              </w:rPr>
              <w:t>49,585</w:t>
            </w:r>
          </w:p>
        </w:tc>
        <w:tc>
          <w:tcPr>
            <w:tcW w:w="284" w:type="dxa"/>
            <w:gridSpan w:val="2"/>
          </w:tcPr>
          <w:p w14:paraId="43703140" w14:textId="77777777" w:rsidR="00A51BCF" w:rsidRPr="000F2676" w:rsidRDefault="00A51BCF" w:rsidP="00A51BCF">
            <w:pPr>
              <w:tabs>
                <w:tab w:val="decimal" w:pos="1480"/>
              </w:tabs>
              <w:spacing w:line="220" w:lineRule="exact"/>
              <w:ind w:right="-302"/>
              <w:rPr>
                <w:rFonts w:ascii="CordiaUPC" w:hAnsi="CordiaUPC" w:cs="CordiaUPC"/>
                <w:color w:val="000000"/>
                <w:sz w:val="26"/>
                <w:szCs w:val="26"/>
                <w:lang w:eastAsia="en-GB" w:bidi="th-TH"/>
              </w:rPr>
            </w:pPr>
          </w:p>
        </w:tc>
        <w:tc>
          <w:tcPr>
            <w:tcW w:w="1659" w:type="dxa"/>
            <w:vAlign w:val="bottom"/>
          </w:tcPr>
          <w:p w14:paraId="421E4715" w14:textId="33F671BE" w:rsidR="00A51BCF" w:rsidRPr="000F2676" w:rsidRDefault="00A51BCF" w:rsidP="00A51BCF">
            <w:pPr>
              <w:tabs>
                <w:tab w:val="decimal" w:pos="1325"/>
              </w:tabs>
              <w:spacing w:line="220" w:lineRule="exact"/>
              <w:ind w:left="-25" w:right="-106"/>
              <w:rPr>
                <w:rFonts w:ascii="CordiaUPC" w:hAnsi="CordiaUPC" w:cs="CordiaUPC"/>
                <w:color w:val="000000"/>
                <w:sz w:val="26"/>
                <w:szCs w:val="26"/>
                <w:lang w:eastAsia="en-GB" w:bidi="th-TH"/>
              </w:rPr>
            </w:pPr>
            <w:r w:rsidRPr="000F2676">
              <w:rPr>
                <w:rFonts w:ascii="CordiaUPC" w:hAnsi="CordiaUPC" w:cs="CordiaUPC" w:hint="cs"/>
                <w:color w:val="000000"/>
                <w:sz w:val="26"/>
                <w:szCs w:val="26"/>
                <w:lang w:eastAsia="en-GB" w:bidi="th-TH"/>
              </w:rPr>
              <w:t>47,</w:t>
            </w:r>
            <w:r>
              <w:rPr>
                <w:rFonts w:ascii="CordiaUPC" w:hAnsi="CordiaUPC" w:cs="CordiaUPC"/>
                <w:color w:val="000000"/>
                <w:sz w:val="26"/>
                <w:szCs w:val="26"/>
                <w:lang w:eastAsia="en-GB" w:bidi="th-TH"/>
              </w:rPr>
              <w:t>819</w:t>
            </w:r>
          </w:p>
        </w:tc>
      </w:tr>
      <w:tr w:rsidR="00A51BCF" w:rsidRPr="000F2676" w14:paraId="7AE6DB06" w14:textId="77777777" w:rsidTr="00EA26F8">
        <w:trPr>
          <w:trHeight w:val="20"/>
        </w:trPr>
        <w:tc>
          <w:tcPr>
            <w:tcW w:w="6040" w:type="dxa"/>
          </w:tcPr>
          <w:p w14:paraId="0A94EAD1" w14:textId="77777777"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Other comprehensive income</w:t>
            </w:r>
          </w:p>
        </w:tc>
        <w:tc>
          <w:tcPr>
            <w:tcW w:w="1610" w:type="dxa"/>
            <w:vAlign w:val="bottom"/>
          </w:tcPr>
          <w:p w14:paraId="0E010262" w14:textId="309019E6" w:rsidR="00A51BCF" w:rsidRPr="000F2676" w:rsidRDefault="00A51BCF" w:rsidP="00A51BCF">
            <w:pPr>
              <w:tabs>
                <w:tab w:val="decimal" w:pos="1325"/>
              </w:tabs>
              <w:spacing w:line="220" w:lineRule="exact"/>
              <w:ind w:left="-25" w:right="-106"/>
              <w:rPr>
                <w:rFonts w:ascii="CordiaUPC" w:hAnsi="CordiaUPC" w:cs="CordiaUPC"/>
                <w:sz w:val="26"/>
                <w:szCs w:val="26"/>
              </w:rPr>
            </w:pPr>
            <w:r w:rsidRPr="00425E1B">
              <w:rPr>
                <w:rFonts w:ascii="CordiaUPC" w:hAnsi="CordiaUPC" w:cs="CordiaUPC"/>
                <w:sz w:val="26"/>
                <w:szCs w:val="26"/>
              </w:rPr>
              <w:t>4,</w:t>
            </w:r>
            <w:r>
              <w:rPr>
                <w:rFonts w:ascii="CordiaUPC" w:hAnsi="CordiaUPC" w:cs="CordiaUPC"/>
                <w:sz w:val="26"/>
                <w:szCs w:val="26"/>
              </w:rPr>
              <w:t>781</w:t>
            </w:r>
          </w:p>
        </w:tc>
        <w:tc>
          <w:tcPr>
            <w:tcW w:w="284" w:type="dxa"/>
            <w:gridSpan w:val="2"/>
          </w:tcPr>
          <w:p w14:paraId="57C534C1" w14:textId="77777777" w:rsidR="00A51BCF" w:rsidRPr="000F2676" w:rsidRDefault="00A51BCF" w:rsidP="00A51BCF">
            <w:pPr>
              <w:tabs>
                <w:tab w:val="decimal" w:pos="1480"/>
              </w:tabs>
              <w:spacing w:line="220" w:lineRule="exact"/>
              <w:ind w:right="-302"/>
              <w:rPr>
                <w:rFonts w:ascii="CordiaUPC" w:hAnsi="CordiaUPC" w:cs="CordiaUPC"/>
                <w:sz w:val="26"/>
                <w:szCs w:val="26"/>
              </w:rPr>
            </w:pPr>
          </w:p>
        </w:tc>
        <w:tc>
          <w:tcPr>
            <w:tcW w:w="1659" w:type="dxa"/>
            <w:vAlign w:val="bottom"/>
          </w:tcPr>
          <w:p w14:paraId="4385B112" w14:textId="291D2963" w:rsidR="00A51BCF" w:rsidRPr="000F2676" w:rsidRDefault="00A51BCF" w:rsidP="00A51BCF">
            <w:pPr>
              <w:tabs>
                <w:tab w:val="decimal" w:pos="1325"/>
              </w:tabs>
              <w:spacing w:line="220" w:lineRule="exact"/>
              <w:ind w:left="-25" w:right="-106"/>
              <w:rPr>
                <w:rFonts w:ascii="CordiaUPC" w:hAnsi="CordiaUPC" w:cs="CordiaUPC"/>
                <w:sz w:val="26"/>
                <w:szCs w:val="26"/>
              </w:rPr>
            </w:pPr>
            <w:r>
              <w:rPr>
                <w:rFonts w:ascii="CordiaUPC" w:hAnsi="CordiaUPC" w:cs="CordiaUPC"/>
                <w:sz w:val="26"/>
                <w:szCs w:val="26"/>
              </w:rPr>
              <w:t>4,903</w:t>
            </w:r>
          </w:p>
        </w:tc>
      </w:tr>
      <w:tr w:rsidR="00A51BCF" w:rsidRPr="000F2676" w14:paraId="466E2FBF" w14:textId="77777777" w:rsidTr="00EA26F8">
        <w:trPr>
          <w:trHeight w:val="20"/>
        </w:trPr>
        <w:tc>
          <w:tcPr>
            <w:tcW w:w="6040" w:type="dxa"/>
          </w:tcPr>
          <w:p w14:paraId="5FB3160C" w14:textId="77777777" w:rsidR="00A51BCF" w:rsidRPr="000F2676" w:rsidRDefault="00A51BCF" w:rsidP="00A51BCF">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 xml:space="preserve">Transactions under subsidiary and associated companies only for </w:t>
            </w:r>
          </w:p>
          <w:p w14:paraId="056D6D12" w14:textId="1BE9B15E" w:rsidR="00A51BCF" w:rsidRPr="000F2676" w:rsidRDefault="00A51BCF" w:rsidP="00A51BCF">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bidi="th-TH"/>
              </w:rPr>
            </w:pPr>
            <w:r w:rsidRPr="000F2676">
              <w:rPr>
                <w:rFonts w:ascii="CordiaUPC" w:hAnsi="CordiaUPC" w:cs="CordiaUPC" w:hint="cs"/>
                <w:color w:val="000000"/>
                <w:sz w:val="26"/>
                <w:szCs w:val="26"/>
                <w:lang w:val="en-US" w:eastAsia="en-US"/>
              </w:rPr>
              <w:tab/>
              <w:t xml:space="preserve">non-controlling interest and outside the scope that is countable as </w:t>
            </w:r>
            <w:r w:rsidRPr="000F2676">
              <w:rPr>
                <w:rFonts w:ascii="CordiaUPC" w:hAnsi="CordiaUPC" w:cs="CordiaUPC" w:hint="cs"/>
                <w:color w:val="000000"/>
                <w:sz w:val="26"/>
                <w:szCs w:val="26"/>
                <w:lang w:val="en-US" w:eastAsia="en-US"/>
              </w:rPr>
              <w:tab/>
            </w:r>
            <w:r w:rsidRPr="000F2676">
              <w:rPr>
                <w:rFonts w:ascii="CordiaUPC" w:hAnsi="CordiaUPC" w:cs="CordiaUPC" w:hint="cs"/>
                <w:color w:val="000000"/>
                <w:sz w:val="26"/>
                <w:szCs w:val="26"/>
                <w:lang w:val="en-US" w:eastAsia="en-US" w:bidi="th-TH"/>
              </w:rPr>
              <w:t>Common Equity Tier 1 Capital of consolidated financial institutions</w:t>
            </w:r>
          </w:p>
        </w:tc>
        <w:tc>
          <w:tcPr>
            <w:tcW w:w="1610" w:type="dxa"/>
            <w:vAlign w:val="bottom"/>
          </w:tcPr>
          <w:p w14:paraId="51FDF0A1" w14:textId="078C026A"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w:t>
            </w:r>
            <w:r>
              <w:rPr>
                <w:rFonts w:ascii="CordiaUPC" w:hAnsi="CordiaUPC" w:cs="CordiaUPC"/>
                <w:sz w:val="26"/>
                <w:szCs w:val="26"/>
              </w:rPr>
              <w:t>4</w:t>
            </w:r>
          </w:p>
        </w:tc>
        <w:tc>
          <w:tcPr>
            <w:tcW w:w="284" w:type="dxa"/>
            <w:gridSpan w:val="2"/>
          </w:tcPr>
          <w:p w14:paraId="160526F5" w14:textId="77777777" w:rsidR="00A51BCF" w:rsidRPr="000F2676" w:rsidRDefault="00A51BCF" w:rsidP="00A51BCF">
            <w:pPr>
              <w:tabs>
                <w:tab w:val="decimal" w:pos="1480"/>
              </w:tabs>
              <w:spacing w:line="220" w:lineRule="exact"/>
              <w:ind w:right="-302"/>
              <w:rPr>
                <w:rFonts w:ascii="CordiaUPC" w:hAnsi="CordiaUPC" w:cs="CordiaUPC"/>
                <w:sz w:val="26"/>
                <w:szCs w:val="26"/>
              </w:rPr>
            </w:pPr>
          </w:p>
        </w:tc>
        <w:tc>
          <w:tcPr>
            <w:tcW w:w="1659" w:type="dxa"/>
            <w:vAlign w:val="bottom"/>
          </w:tcPr>
          <w:p w14:paraId="5EB45001" w14:textId="7697F1EB"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w:t>
            </w:r>
            <w:r>
              <w:rPr>
                <w:rFonts w:ascii="CordiaUPC" w:hAnsi="CordiaUPC" w:cs="CordiaUPC"/>
                <w:sz w:val="26"/>
                <w:szCs w:val="26"/>
              </w:rPr>
              <w:t>4</w:t>
            </w:r>
          </w:p>
        </w:tc>
      </w:tr>
      <w:tr w:rsidR="00A51BCF" w:rsidRPr="000F2676" w14:paraId="2CAB2CC2" w14:textId="77777777" w:rsidTr="00EA26F8">
        <w:trPr>
          <w:trHeight w:val="20"/>
        </w:trPr>
        <w:tc>
          <w:tcPr>
            <w:tcW w:w="6040" w:type="dxa"/>
            <w:vAlign w:val="bottom"/>
          </w:tcPr>
          <w:p w14:paraId="0C2A961F" w14:textId="77777777"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cs/>
                <w:lang w:eastAsia="en-US" w:bidi="th-TH"/>
              </w:rPr>
            </w:pPr>
            <w:r w:rsidRPr="000F2676">
              <w:rPr>
                <w:rFonts w:ascii="CordiaUPC" w:eastAsia="Angsana New" w:hAnsi="CordiaUPC" w:cs="CordiaUPC" w:hint="cs"/>
                <w:color w:val="000000"/>
                <w:sz w:val="26"/>
                <w:szCs w:val="26"/>
                <w:lang w:eastAsia="en-US"/>
              </w:rPr>
              <w:t xml:space="preserve">Capital </w:t>
            </w:r>
            <w:r w:rsidRPr="000F2676">
              <w:rPr>
                <w:rFonts w:ascii="CordiaUPC" w:eastAsia="Angsana New" w:hAnsi="CordiaUPC" w:cs="CordiaUPC" w:hint="cs"/>
                <w:color w:val="000000"/>
                <w:sz w:val="26"/>
                <w:szCs w:val="26"/>
                <w:lang w:val="en-US" w:eastAsia="en-US" w:bidi="th-TH"/>
              </w:rPr>
              <w:t>adjustment</w:t>
            </w:r>
            <w:r w:rsidRPr="000F2676">
              <w:rPr>
                <w:rFonts w:ascii="CordiaUPC" w:eastAsia="Angsana New" w:hAnsi="CordiaUPC" w:cs="CordiaUPC" w:hint="cs"/>
                <w:color w:val="000000"/>
                <w:sz w:val="26"/>
                <w:szCs w:val="26"/>
                <w:lang w:eastAsia="en-US"/>
              </w:rPr>
              <w:t xml:space="preserve"> items on CET1</w:t>
            </w:r>
          </w:p>
        </w:tc>
        <w:tc>
          <w:tcPr>
            <w:tcW w:w="1610" w:type="dxa"/>
            <w:vAlign w:val="bottom"/>
          </w:tcPr>
          <w:p w14:paraId="58CDCDAC" w14:textId="62600CCF" w:rsidR="00A51BCF" w:rsidRPr="000F2676" w:rsidRDefault="00A51BCF" w:rsidP="00A51BCF">
            <w:pPr>
              <w:tabs>
                <w:tab w:val="decimal" w:pos="1325"/>
              </w:tabs>
              <w:spacing w:line="220" w:lineRule="exact"/>
              <w:ind w:left="-25" w:right="-106"/>
              <w:rPr>
                <w:rFonts w:ascii="CordiaUPC" w:eastAsia="Angsana New" w:hAnsi="CordiaUPC" w:cs="CordiaUPC"/>
                <w:color w:val="000000"/>
                <w:sz w:val="26"/>
                <w:szCs w:val="26"/>
              </w:rPr>
            </w:pPr>
            <w:r w:rsidRPr="00425E1B">
              <w:rPr>
                <w:rFonts w:ascii="CordiaUPC" w:eastAsia="Angsana New" w:hAnsi="CordiaUPC" w:cs="CordiaUPC"/>
                <w:color w:val="000000"/>
                <w:sz w:val="26"/>
                <w:szCs w:val="26"/>
              </w:rPr>
              <w:t>(</w:t>
            </w:r>
            <w:r>
              <w:rPr>
                <w:rFonts w:ascii="CordiaUPC" w:eastAsia="Angsana New" w:hAnsi="CordiaUPC" w:cs="CordiaUPC"/>
                <w:color w:val="000000"/>
                <w:sz w:val="26"/>
                <w:szCs w:val="26"/>
              </w:rPr>
              <w:t>51</w:t>
            </w:r>
            <w:r w:rsidRPr="00425E1B">
              <w:rPr>
                <w:rFonts w:ascii="CordiaUPC" w:eastAsia="Angsana New" w:hAnsi="CordiaUPC" w:cs="CordiaUPC"/>
                <w:color w:val="000000"/>
                <w:sz w:val="26"/>
                <w:szCs w:val="26"/>
              </w:rPr>
              <w:t>)</w:t>
            </w:r>
          </w:p>
        </w:tc>
        <w:tc>
          <w:tcPr>
            <w:tcW w:w="284" w:type="dxa"/>
            <w:gridSpan w:val="2"/>
          </w:tcPr>
          <w:p w14:paraId="6A5811FA" w14:textId="77777777" w:rsidR="00A51BCF" w:rsidRPr="000F2676" w:rsidRDefault="00A51BCF" w:rsidP="00A51BCF">
            <w:pPr>
              <w:tabs>
                <w:tab w:val="decimal" w:pos="1480"/>
              </w:tabs>
              <w:spacing w:line="220" w:lineRule="exact"/>
              <w:ind w:right="-302"/>
              <w:jc w:val="both"/>
              <w:rPr>
                <w:rFonts w:ascii="CordiaUPC" w:eastAsia="Angsana New" w:hAnsi="CordiaUPC" w:cs="CordiaUPC"/>
                <w:color w:val="000000"/>
                <w:sz w:val="26"/>
                <w:szCs w:val="26"/>
              </w:rPr>
            </w:pPr>
          </w:p>
        </w:tc>
        <w:tc>
          <w:tcPr>
            <w:tcW w:w="1659" w:type="dxa"/>
            <w:vAlign w:val="bottom"/>
          </w:tcPr>
          <w:p w14:paraId="4FB6A37F" w14:textId="3C1E57C1" w:rsidR="00A51BCF" w:rsidRPr="000F2676" w:rsidRDefault="00A51BCF" w:rsidP="00A51BCF">
            <w:pPr>
              <w:tabs>
                <w:tab w:val="decimal" w:pos="1325"/>
              </w:tabs>
              <w:spacing w:line="220" w:lineRule="exact"/>
              <w:ind w:left="-25" w:right="-106"/>
              <w:rPr>
                <w:rFonts w:ascii="CordiaUPC" w:eastAsia="Angsana New" w:hAnsi="CordiaUPC" w:cs="CordiaUPC"/>
                <w:color w:val="000000"/>
                <w:sz w:val="26"/>
                <w:szCs w:val="26"/>
              </w:rPr>
            </w:pPr>
            <w:r w:rsidRPr="000F2676">
              <w:rPr>
                <w:rFonts w:ascii="CordiaUPC" w:eastAsia="Angsana New" w:hAnsi="CordiaUPC" w:cs="CordiaUPC" w:hint="cs"/>
                <w:color w:val="000000"/>
                <w:sz w:val="26"/>
                <w:szCs w:val="26"/>
              </w:rPr>
              <w:t>(6</w:t>
            </w:r>
            <w:r>
              <w:rPr>
                <w:rFonts w:ascii="CordiaUPC" w:eastAsia="Angsana New" w:hAnsi="CordiaUPC" w:cs="CordiaUPC"/>
                <w:color w:val="000000"/>
                <w:sz w:val="26"/>
                <w:szCs w:val="26"/>
              </w:rPr>
              <w:t>5</w:t>
            </w:r>
            <w:r w:rsidRPr="000F2676">
              <w:rPr>
                <w:rFonts w:ascii="CordiaUPC" w:eastAsia="Angsana New" w:hAnsi="CordiaUPC" w:cs="CordiaUPC" w:hint="cs"/>
                <w:color w:val="000000"/>
                <w:sz w:val="26"/>
                <w:szCs w:val="26"/>
              </w:rPr>
              <w:t>)</w:t>
            </w:r>
          </w:p>
        </w:tc>
      </w:tr>
      <w:tr w:rsidR="00A51BCF" w:rsidRPr="000F2676" w14:paraId="7B7AABBF" w14:textId="77777777" w:rsidTr="00EA26F8">
        <w:trPr>
          <w:trHeight w:val="20"/>
        </w:trPr>
        <w:tc>
          <w:tcPr>
            <w:tcW w:w="6040" w:type="dxa"/>
          </w:tcPr>
          <w:p w14:paraId="3DE0DE5A" w14:textId="77777777"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eastAsia="en-US"/>
              </w:rPr>
            </w:pPr>
            <w:r w:rsidRPr="000F2676">
              <w:rPr>
                <w:rFonts w:ascii="CordiaUPC" w:eastAsia="Angsana New" w:hAnsi="CordiaUPC" w:cs="CordiaUPC" w:hint="cs"/>
                <w:color w:val="000000"/>
                <w:sz w:val="26"/>
                <w:szCs w:val="26"/>
                <w:lang w:eastAsia="en-US"/>
              </w:rPr>
              <w:t>Capital deduction items on CET1</w:t>
            </w:r>
          </w:p>
        </w:tc>
        <w:tc>
          <w:tcPr>
            <w:tcW w:w="1610" w:type="dxa"/>
            <w:tcBorders>
              <w:bottom w:val="single" w:sz="4" w:space="0" w:color="auto"/>
            </w:tcBorders>
            <w:vAlign w:val="bottom"/>
          </w:tcPr>
          <w:p w14:paraId="76BEEE4C" w14:textId="18FBADAF" w:rsidR="00A51BCF" w:rsidRPr="000F2676" w:rsidRDefault="00A51BCF" w:rsidP="00A51BCF">
            <w:pPr>
              <w:tabs>
                <w:tab w:val="decimal" w:pos="1325"/>
              </w:tabs>
              <w:spacing w:line="220" w:lineRule="exact"/>
              <w:ind w:left="-25" w:right="-106"/>
              <w:rPr>
                <w:rFonts w:ascii="CordiaUPC" w:hAnsi="CordiaUPC" w:cs="CordiaUPC"/>
                <w:sz w:val="26"/>
                <w:szCs w:val="26"/>
              </w:rPr>
            </w:pPr>
            <w:r w:rsidRPr="00425E1B">
              <w:rPr>
                <w:rFonts w:ascii="CordiaUPC" w:hAnsi="CordiaUPC" w:cs="CordiaUPC"/>
                <w:sz w:val="26"/>
                <w:szCs w:val="26"/>
              </w:rPr>
              <w:t>(</w:t>
            </w:r>
            <w:r>
              <w:rPr>
                <w:rFonts w:ascii="CordiaUPC" w:hAnsi="CordiaUPC" w:cs="CordiaUPC"/>
                <w:sz w:val="26"/>
                <w:szCs w:val="26"/>
              </w:rPr>
              <w:t>26,362</w:t>
            </w:r>
            <w:r w:rsidRPr="00425E1B">
              <w:rPr>
                <w:rFonts w:ascii="CordiaUPC" w:hAnsi="CordiaUPC" w:cs="CordiaUPC"/>
                <w:sz w:val="26"/>
                <w:szCs w:val="26"/>
              </w:rPr>
              <w:t>)</w:t>
            </w:r>
          </w:p>
        </w:tc>
        <w:tc>
          <w:tcPr>
            <w:tcW w:w="284" w:type="dxa"/>
            <w:gridSpan w:val="2"/>
          </w:tcPr>
          <w:p w14:paraId="15C8BE04" w14:textId="77777777" w:rsidR="00A51BCF" w:rsidRPr="000F2676" w:rsidRDefault="00A51BCF" w:rsidP="00A51BCF">
            <w:pPr>
              <w:tabs>
                <w:tab w:val="decimal" w:pos="1480"/>
              </w:tabs>
              <w:spacing w:line="220" w:lineRule="exact"/>
              <w:ind w:left="184" w:right="-302"/>
              <w:rPr>
                <w:rFonts w:ascii="CordiaUPC" w:hAnsi="CordiaUPC" w:cs="CordiaUPC"/>
                <w:sz w:val="26"/>
                <w:szCs w:val="26"/>
              </w:rPr>
            </w:pPr>
          </w:p>
        </w:tc>
        <w:tc>
          <w:tcPr>
            <w:tcW w:w="1659" w:type="dxa"/>
            <w:tcBorders>
              <w:bottom w:val="single" w:sz="4" w:space="0" w:color="auto"/>
            </w:tcBorders>
            <w:vAlign w:val="bottom"/>
          </w:tcPr>
          <w:p w14:paraId="512E6237" w14:textId="2F89A3BD"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(25,</w:t>
            </w:r>
            <w:r>
              <w:rPr>
                <w:rFonts w:ascii="CordiaUPC" w:hAnsi="CordiaUPC" w:cs="CordiaUPC"/>
                <w:sz w:val="26"/>
                <w:szCs w:val="26"/>
              </w:rPr>
              <w:t>949</w:t>
            </w:r>
            <w:r w:rsidRPr="000F2676">
              <w:rPr>
                <w:rFonts w:ascii="CordiaUPC" w:hAnsi="CordiaUPC" w:cs="CordiaUPC" w:hint="cs"/>
                <w:sz w:val="26"/>
                <w:szCs w:val="26"/>
              </w:rPr>
              <w:t>)</w:t>
            </w:r>
          </w:p>
        </w:tc>
      </w:tr>
      <w:tr w:rsidR="00A51BCF" w:rsidRPr="000F2676" w14:paraId="1235F147" w14:textId="77777777" w:rsidTr="00EA26F8">
        <w:trPr>
          <w:trHeight w:val="20"/>
        </w:trPr>
        <w:tc>
          <w:tcPr>
            <w:tcW w:w="6040" w:type="dxa"/>
            <w:vAlign w:val="bottom"/>
          </w:tcPr>
          <w:p w14:paraId="2C1BC170" w14:textId="77777777" w:rsidR="00A51BCF" w:rsidRPr="000F2676" w:rsidRDefault="00A51BCF" w:rsidP="00A51BCF">
            <w:pPr>
              <w:pStyle w:val="Heading8"/>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0F2676">
              <w:rPr>
                <w:rFonts w:ascii="CordiaUPC" w:hAnsi="CordiaUPC" w:cs="CordiaUPC" w:hint="cs"/>
                <w:b/>
                <w:bCs/>
                <w:sz w:val="26"/>
                <w:szCs w:val="26"/>
                <w:lang w:val="en-US" w:eastAsia="en-US"/>
              </w:rPr>
              <w:t xml:space="preserve">Total Common Equity Tier 1 Capital </w:t>
            </w:r>
          </w:p>
        </w:tc>
        <w:tc>
          <w:tcPr>
            <w:tcW w:w="1610" w:type="dxa"/>
            <w:tcBorders>
              <w:top w:val="single" w:sz="4" w:space="0" w:color="auto"/>
              <w:bottom w:val="single" w:sz="4" w:space="0" w:color="auto"/>
            </w:tcBorders>
            <w:vAlign w:val="bottom"/>
          </w:tcPr>
          <w:p w14:paraId="3FD8B3B0" w14:textId="554F1845" w:rsidR="00A51BCF" w:rsidRPr="000F2676" w:rsidRDefault="00A51BCF" w:rsidP="00A51BCF">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172,</w:t>
            </w:r>
            <w:r w:rsidR="00AD3499">
              <w:rPr>
                <w:rFonts w:ascii="CordiaUPC" w:hAnsi="CordiaUPC" w:cs="CordiaUPC"/>
                <w:b/>
                <w:bCs/>
                <w:sz w:val="26"/>
                <w:szCs w:val="26"/>
              </w:rPr>
              <w:t>969</w:t>
            </w:r>
          </w:p>
        </w:tc>
        <w:tc>
          <w:tcPr>
            <w:tcW w:w="284" w:type="dxa"/>
            <w:gridSpan w:val="2"/>
          </w:tcPr>
          <w:p w14:paraId="77724425"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bottom w:val="single" w:sz="4" w:space="0" w:color="auto"/>
            </w:tcBorders>
            <w:vAlign w:val="bottom"/>
          </w:tcPr>
          <w:p w14:paraId="75AD3E24" w14:textId="1E422E02" w:rsidR="00A51BCF" w:rsidRPr="000F2676" w:rsidRDefault="00A51BCF" w:rsidP="00A51BCF">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171,724</w:t>
            </w:r>
          </w:p>
        </w:tc>
      </w:tr>
      <w:tr w:rsidR="00A51BCF" w:rsidRPr="000F2676" w14:paraId="2B95668C" w14:textId="77777777" w:rsidTr="00EA26F8">
        <w:trPr>
          <w:trHeight w:val="20"/>
        </w:trPr>
        <w:tc>
          <w:tcPr>
            <w:tcW w:w="6040" w:type="dxa"/>
            <w:vAlign w:val="bottom"/>
          </w:tcPr>
          <w:p w14:paraId="3A75F08F" w14:textId="77777777" w:rsidR="00A51BCF" w:rsidRPr="000F2676" w:rsidRDefault="00A51BCF" w:rsidP="00A51BCF">
            <w:pPr>
              <w:pStyle w:val="Heading8"/>
              <w:tabs>
                <w:tab w:val="left" w:pos="212"/>
                <w:tab w:val="left" w:pos="474"/>
              </w:tabs>
              <w:spacing w:line="220" w:lineRule="exact"/>
              <w:ind w:right="-25"/>
              <w:rPr>
                <w:rFonts w:ascii="CordiaUPC" w:hAnsi="CordiaUPC" w:cs="CordiaUPC"/>
                <w:b/>
                <w:bCs/>
                <w:sz w:val="26"/>
                <w:szCs w:val="26"/>
                <w:lang w:val="en-US" w:eastAsia="en-US"/>
              </w:rPr>
            </w:pPr>
          </w:p>
        </w:tc>
        <w:tc>
          <w:tcPr>
            <w:tcW w:w="1610" w:type="dxa"/>
            <w:tcBorders>
              <w:top w:val="single" w:sz="4" w:space="0" w:color="auto"/>
            </w:tcBorders>
            <w:vAlign w:val="bottom"/>
          </w:tcPr>
          <w:p w14:paraId="599A6787"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c>
          <w:tcPr>
            <w:tcW w:w="284" w:type="dxa"/>
            <w:gridSpan w:val="2"/>
          </w:tcPr>
          <w:p w14:paraId="13828E1F"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tcBorders>
            <w:vAlign w:val="bottom"/>
          </w:tcPr>
          <w:p w14:paraId="1292FA34"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r>
      <w:tr w:rsidR="00A51BCF" w:rsidRPr="000F2676" w14:paraId="11BDC056" w14:textId="77777777" w:rsidTr="00EA26F8">
        <w:trPr>
          <w:trHeight w:val="20"/>
        </w:trPr>
        <w:tc>
          <w:tcPr>
            <w:tcW w:w="6040" w:type="dxa"/>
            <w:vAlign w:val="bottom"/>
          </w:tcPr>
          <w:p w14:paraId="1D8BD18B" w14:textId="77777777" w:rsidR="00A51BCF" w:rsidRPr="000F2676" w:rsidRDefault="00A51BCF" w:rsidP="00A51BCF">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Addition Tier 1 Capital</w:t>
            </w:r>
          </w:p>
        </w:tc>
        <w:tc>
          <w:tcPr>
            <w:tcW w:w="1610" w:type="dxa"/>
            <w:vAlign w:val="bottom"/>
          </w:tcPr>
          <w:p w14:paraId="17F27C51"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c>
          <w:tcPr>
            <w:tcW w:w="284" w:type="dxa"/>
            <w:gridSpan w:val="2"/>
          </w:tcPr>
          <w:p w14:paraId="4C97F974"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vAlign w:val="bottom"/>
          </w:tcPr>
          <w:p w14:paraId="7D49C2A9"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r>
      <w:tr w:rsidR="00A51BCF" w:rsidRPr="000F2676" w14:paraId="429B13F3" w14:textId="77777777" w:rsidTr="00EA26F8">
        <w:trPr>
          <w:trHeight w:val="20"/>
        </w:trPr>
        <w:tc>
          <w:tcPr>
            <w:tcW w:w="6040" w:type="dxa"/>
            <w:vAlign w:val="bottom"/>
          </w:tcPr>
          <w:p w14:paraId="37886F4C" w14:textId="23D036E2" w:rsidR="00A51BCF" w:rsidRPr="000F2676" w:rsidRDefault="00A51BCF" w:rsidP="00A51BCF">
            <w:pPr>
              <w:pStyle w:val="Heading8"/>
              <w:tabs>
                <w:tab w:val="left" w:pos="212"/>
                <w:tab w:val="left" w:pos="474"/>
              </w:tabs>
              <w:spacing w:line="220" w:lineRule="exact"/>
              <w:ind w:right="-25"/>
              <w:rPr>
                <w:rFonts w:ascii="CordiaUPC" w:hAnsi="CordiaUPC" w:cs="CordiaUPC"/>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1 Capital </w:t>
            </w:r>
          </w:p>
        </w:tc>
        <w:tc>
          <w:tcPr>
            <w:tcW w:w="1610" w:type="dxa"/>
            <w:vAlign w:val="bottom"/>
          </w:tcPr>
          <w:p w14:paraId="0822781A" w14:textId="25B38B1B"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12,089</w:t>
            </w:r>
          </w:p>
        </w:tc>
        <w:tc>
          <w:tcPr>
            <w:tcW w:w="284" w:type="dxa"/>
            <w:gridSpan w:val="2"/>
          </w:tcPr>
          <w:p w14:paraId="2D66277B" w14:textId="77777777" w:rsidR="00A51BCF" w:rsidRPr="000F2676" w:rsidRDefault="00A51BCF" w:rsidP="00A51BCF">
            <w:pPr>
              <w:tabs>
                <w:tab w:val="decimal" w:pos="1480"/>
              </w:tabs>
              <w:spacing w:line="220" w:lineRule="exact"/>
              <w:ind w:left="184" w:right="-302"/>
              <w:rPr>
                <w:rFonts w:ascii="CordiaUPC" w:hAnsi="CordiaUPC" w:cs="CordiaUPC"/>
                <w:sz w:val="26"/>
                <w:szCs w:val="26"/>
              </w:rPr>
            </w:pPr>
          </w:p>
        </w:tc>
        <w:tc>
          <w:tcPr>
            <w:tcW w:w="1659" w:type="dxa"/>
            <w:vAlign w:val="bottom"/>
          </w:tcPr>
          <w:p w14:paraId="43056FB4" w14:textId="4FCD5720"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12,089</w:t>
            </w:r>
          </w:p>
        </w:tc>
      </w:tr>
      <w:tr w:rsidR="00A51BCF" w:rsidRPr="000F2676" w14:paraId="6CB3E887" w14:textId="77777777" w:rsidTr="00EA26F8">
        <w:trPr>
          <w:trHeight w:val="20"/>
        </w:trPr>
        <w:tc>
          <w:tcPr>
            <w:tcW w:w="6040" w:type="dxa"/>
            <w:vAlign w:val="bottom"/>
          </w:tcPr>
          <w:p w14:paraId="525916A9" w14:textId="6E6985E2" w:rsidR="00A51BCF" w:rsidRPr="000F2676" w:rsidRDefault="00A51BCF" w:rsidP="00A51BCF">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Transactions under subsidiary and associated companies only for non-</w:t>
            </w:r>
            <w:r w:rsidRPr="000F2676">
              <w:rPr>
                <w:rFonts w:ascii="CordiaUPC" w:eastAsia="Angsana New" w:hAnsi="CordiaUPC" w:cs="CordiaUPC" w:hint="cs"/>
                <w:color w:val="000000"/>
                <w:sz w:val="26"/>
                <w:szCs w:val="26"/>
                <w:lang w:val="en-US" w:eastAsia="en-US"/>
              </w:rPr>
              <w:tab/>
              <w:t xml:space="preserve">controlling interest and outside the scope that is countable as Tier 1 of </w:t>
            </w:r>
            <w:r w:rsidRPr="000F2676">
              <w:rPr>
                <w:rFonts w:ascii="CordiaUPC" w:eastAsia="Angsana New" w:hAnsi="CordiaUPC" w:cs="CordiaUPC" w:hint="cs"/>
                <w:color w:val="000000"/>
                <w:sz w:val="26"/>
                <w:szCs w:val="26"/>
                <w:lang w:val="en-US" w:eastAsia="en-US"/>
              </w:rPr>
              <w:tab/>
              <w:t>financial instruments of consolidated financial institutions</w:t>
            </w:r>
            <w:r w:rsidRPr="000F2676">
              <w:rPr>
                <w:rFonts w:ascii="CordiaUPC" w:eastAsia="Angsana New" w:hAnsi="CordiaUPC" w:cs="CordiaUPC" w:hint="cs"/>
                <w:color w:val="000000"/>
                <w:sz w:val="26"/>
                <w:szCs w:val="26"/>
                <w:lang w:val="en-US" w:eastAsia="en-US"/>
              </w:rPr>
              <w:tab/>
            </w:r>
          </w:p>
        </w:tc>
        <w:tc>
          <w:tcPr>
            <w:tcW w:w="1610" w:type="dxa"/>
            <w:tcBorders>
              <w:bottom w:val="single" w:sz="4" w:space="0" w:color="auto"/>
            </w:tcBorders>
            <w:vAlign w:val="bottom"/>
          </w:tcPr>
          <w:p w14:paraId="3EC732E0" w14:textId="73EC439A"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w:t>
            </w:r>
          </w:p>
        </w:tc>
        <w:tc>
          <w:tcPr>
            <w:tcW w:w="284" w:type="dxa"/>
            <w:gridSpan w:val="2"/>
          </w:tcPr>
          <w:p w14:paraId="7AF7A146" w14:textId="77777777" w:rsidR="00A51BCF" w:rsidRPr="000F2676" w:rsidRDefault="00A51BCF" w:rsidP="00A51BCF">
            <w:pPr>
              <w:tabs>
                <w:tab w:val="decimal" w:pos="1480"/>
              </w:tabs>
              <w:spacing w:line="220" w:lineRule="exact"/>
              <w:ind w:left="184" w:right="-302"/>
              <w:rPr>
                <w:rFonts w:ascii="CordiaUPC" w:hAnsi="CordiaUPC" w:cs="CordiaUPC"/>
                <w:sz w:val="26"/>
                <w:szCs w:val="26"/>
              </w:rPr>
            </w:pPr>
          </w:p>
        </w:tc>
        <w:tc>
          <w:tcPr>
            <w:tcW w:w="1659" w:type="dxa"/>
            <w:tcBorders>
              <w:bottom w:val="single" w:sz="4" w:space="0" w:color="auto"/>
            </w:tcBorders>
            <w:vAlign w:val="bottom"/>
          </w:tcPr>
          <w:p w14:paraId="08F2FBD6" w14:textId="3CAA422D" w:rsidR="00A51BCF" w:rsidRPr="000F2676" w:rsidRDefault="00A51BCF" w:rsidP="00A51BCF">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w:t>
            </w:r>
          </w:p>
        </w:tc>
      </w:tr>
      <w:tr w:rsidR="00A51BCF" w:rsidRPr="000F2676" w14:paraId="45A607ED" w14:textId="77777777" w:rsidTr="00EA26F8">
        <w:trPr>
          <w:trHeight w:val="20"/>
        </w:trPr>
        <w:tc>
          <w:tcPr>
            <w:tcW w:w="6040" w:type="dxa"/>
            <w:vAlign w:val="bottom"/>
          </w:tcPr>
          <w:p w14:paraId="4CEC6E31" w14:textId="77777777" w:rsidR="00A51BCF" w:rsidRPr="000F2676" w:rsidRDefault="00A51BCF" w:rsidP="00A51BCF">
            <w:pPr>
              <w:pStyle w:val="Heading8"/>
              <w:tabs>
                <w:tab w:val="left" w:pos="212"/>
                <w:tab w:val="left" w:pos="474"/>
              </w:tabs>
              <w:spacing w:line="220" w:lineRule="exact"/>
              <w:ind w:right="-25"/>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Total Tier 1 Capital</w:t>
            </w:r>
          </w:p>
        </w:tc>
        <w:tc>
          <w:tcPr>
            <w:tcW w:w="1610" w:type="dxa"/>
            <w:tcBorders>
              <w:top w:val="single" w:sz="4" w:space="0" w:color="auto"/>
            </w:tcBorders>
            <w:vAlign w:val="bottom"/>
          </w:tcPr>
          <w:p w14:paraId="254C1E0D" w14:textId="299967D3" w:rsidR="00A51BCF" w:rsidRPr="000F2676" w:rsidRDefault="00AD3499" w:rsidP="00A51BCF">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185,060</w:t>
            </w:r>
          </w:p>
        </w:tc>
        <w:tc>
          <w:tcPr>
            <w:tcW w:w="284" w:type="dxa"/>
            <w:gridSpan w:val="2"/>
          </w:tcPr>
          <w:p w14:paraId="7429A0CD"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tcBorders>
            <w:vAlign w:val="bottom"/>
          </w:tcPr>
          <w:p w14:paraId="7C0ACEA2" w14:textId="692D6F82" w:rsidR="00A51BCF" w:rsidRPr="000F2676" w:rsidRDefault="00A51BCF" w:rsidP="00A51BCF">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183,815</w:t>
            </w:r>
          </w:p>
        </w:tc>
      </w:tr>
      <w:tr w:rsidR="00A51BCF" w:rsidRPr="000F2676" w14:paraId="68FA46B7" w14:textId="77777777" w:rsidTr="00EA26F8">
        <w:trPr>
          <w:trHeight w:val="20"/>
        </w:trPr>
        <w:tc>
          <w:tcPr>
            <w:tcW w:w="6040" w:type="dxa"/>
            <w:vAlign w:val="bottom"/>
          </w:tcPr>
          <w:p w14:paraId="0D8AD84E" w14:textId="77777777" w:rsidR="00A51BCF" w:rsidRPr="000F2676" w:rsidRDefault="00A51BCF" w:rsidP="00A51BCF">
            <w:pPr>
              <w:tabs>
                <w:tab w:val="left" w:pos="212"/>
                <w:tab w:val="left" w:pos="474"/>
              </w:tabs>
              <w:spacing w:line="220" w:lineRule="exact"/>
              <w:rPr>
                <w:rFonts w:ascii="CordiaUPC" w:hAnsi="CordiaUPC" w:cs="CordiaUPC"/>
                <w:sz w:val="26"/>
                <w:szCs w:val="26"/>
                <w:cs/>
                <w:lang w:val="en-US" w:bidi="th-TH"/>
              </w:rPr>
            </w:pPr>
          </w:p>
        </w:tc>
        <w:tc>
          <w:tcPr>
            <w:tcW w:w="1610" w:type="dxa"/>
            <w:tcBorders>
              <w:top w:val="single" w:sz="4" w:space="0" w:color="auto"/>
            </w:tcBorders>
            <w:vAlign w:val="bottom"/>
          </w:tcPr>
          <w:p w14:paraId="2298ED92"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c>
          <w:tcPr>
            <w:tcW w:w="284" w:type="dxa"/>
            <w:gridSpan w:val="2"/>
          </w:tcPr>
          <w:p w14:paraId="5FDECD95"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tcBorders>
              <w:top w:val="single" w:sz="4" w:space="0" w:color="auto"/>
            </w:tcBorders>
            <w:vAlign w:val="bottom"/>
          </w:tcPr>
          <w:p w14:paraId="0181BB47" w14:textId="77777777" w:rsidR="00A51BCF" w:rsidRPr="000F2676" w:rsidRDefault="00A51BCF" w:rsidP="00A51BCF">
            <w:pPr>
              <w:tabs>
                <w:tab w:val="decimal" w:pos="1325"/>
              </w:tabs>
              <w:spacing w:line="220" w:lineRule="exact"/>
              <w:ind w:left="-25" w:right="-106"/>
              <w:rPr>
                <w:rFonts w:ascii="CordiaUPC" w:hAnsi="CordiaUPC" w:cs="CordiaUPC"/>
                <w:b/>
                <w:bCs/>
                <w:sz w:val="26"/>
                <w:szCs w:val="26"/>
              </w:rPr>
            </w:pPr>
          </w:p>
        </w:tc>
      </w:tr>
      <w:tr w:rsidR="00A51BCF" w:rsidRPr="000F2676" w14:paraId="4B912F58" w14:textId="77777777" w:rsidTr="00EA26F8">
        <w:tc>
          <w:tcPr>
            <w:tcW w:w="6040" w:type="dxa"/>
            <w:vAlign w:val="bottom"/>
          </w:tcPr>
          <w:p w14:paraId="6477D5F6" w14:textId="77777777" w:rsidR="00A51BCF" w:rsidRPr="000F2676" w:rsidRDefault="00A51BCF" w:rsidP="00A51BCF">
            <w:pPr>
              <w:pStyle w:val="Heading8"/>
              <w:keepNext/>
              <w:numPr>
                <w:ilvl w:val="7"/>
                <w:numId w:val="0"/>
              </w:numPr>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0F2676">
              <w:rPr>
                <w:rFonts w:ascii="CordiaUPC" w:eastAsia="Angsana New" w:hAnsi="CordiaUPC" w:cs="CordiaUPC" w:hint="cs"/>
                <w:b/>
                <w:bCs/>
                <w:i/>
                <w:iCs/>
                <w:color w:val="000000"/>
                <w:sz w:val="26"/>
                <w:szCs w:val="26"/>
                <w:lang w:eastAsia="en-US"/>
              </w:rPr>
              <w:t xml:space="preserve">Tier </w:t>
            </w:r>
            <w:r w:rsidRPr="000F2676">
              <w:rPr>
                <w:rFonts w:ascii="CordiaUPC" w:eastAsia="Angsana New" w:hAnsi="CordiaUPC" w:cs="CordiaUPC" w:hint="cs"/>
                <w:b/>
                <w:bCs/>
                <w:i/>
                <w:iCs/>
                <w:color w:val="000000"/>
                <w:sz w:val="26"/>
                <w:szCs w:val="26"/>
                <w:lang w:val="en-US" w:eastAsia="en-US"/>
              </w:rPr>
              <w:t>2</w:t>
            </w:r>
            <w:r w:rsidRPr="000F2676">
              <w:rPr>
                <w:rFonts w:ascii="CordiaUPC" w:eastAsia="Angsana New" w:hAnsi="CordiaUPC" w:cs="CordiaUPC" w:hint="cs"/>
                <w:b/>
                <w:bCs/>
                <w:i/>
                <w:iCs/>
                <w:color w:val="000000"/>
                <w:sz w:val="26"/>
                <w:szCs w:val="26"/>
                <w:lang w:eastAsia="en-US"/>
              </w:rPr>
              <w:t xml:space="preserve"> Capital</w:t>
            </w:r>
          </w:p>
        </w:tc>
        <w:tc>
          <w:tcPr>
            <w:tcW w:w="1610" w:type="dxa"/>
            <w:shd w:val="clear" w:color="auto" w:fill="auto"/>
          </w:tcPr>
          <w:p w14:paraId="645830DB" w14:textId="77777777" w:rsidR="00A51BCF" w:rsidRPr="000F2676" w:rsidRDefault="00A51BCF" w:rsidP="00A51BCF">
            <w:pPr>
              <w:tabs>
                <w:tab w:val="decimal" w:pos="1325"/>
              </w:tabs>
              <w:spacing w:line="220" w:lineRule="exact"/>
              <w:ind w:left="-25"/>
              <w:rPr>
                <w:rFonts w:ascii="CordiaUPC" w:hAnsi="CordiaUPC" w:cs="CordiaUPC"/>
                <w:sz w:val="26"/>
                <w:szCs w:val="26"/>
              </w:rPr>
            </w:pPr>
          </w:p>
        </w:tc>
        <w:tc>
          <w:tcPr>
            <w:tcW w:w="284" w:type="dxa"/>
            <w:gridSpan w:val="2"/>
          </w:tcPr>
          <w:p w14:paraId="26573061" w14:textId="77777777" w:rsidR="00A51BCF" w:rsidRPr="000F2676" w:rsidRDefault="00A51BCF" w:rsidP="00A51BCF">
            <w:pPr>
              <w:tabs>
                <w:tab w:val="right" w:pos="1015"/>
              </w:tabs>
              <w:spacing w:line="220" w:lineRule="exact"/>
              <w:ind w:left="187"/>
              <w:rPr>
                <w:rFonts w:ascii="CordiaUPC" w:hAnsi="CordiaUPC" w:cs="CordiaUPC"/>
                <w:sz w:val="26"/>
                <w:szCs w:val="26"/>
              </w:rPr>
            </w:pPr>
          </w:p>
        </w:tc>
        <w:tc>
          <w:tcPr>
            <w:tcW w:w="1659" w:type="dxa"/>
            <w:shd w:val="clear" w:color="auto" w:fill="auto"/>
          </w:tcPr>
          <w:p w14:paraId="79E7C583" w14:textId="77777777" w:rsidR="00A51BCF" w:rsidRPr="000F2676" w:rsidRDefault="00A51BCF" w:rsidP="00A51BCF">
            <w:pPr>
              <w:tabs>
                <w:tab w:val="decimal" w:pos="1325"/>
              </w:tabs>
              <w:spacing w:line="220" w:lineRule="exact"/>
              <w:ind w:left="-25"/>
              <w:rPr>
                <w:rFonts w:ascii="CordiaUPC" w:hAnsi="CordiaUPC" w:cs="CordiaUPC"/>
                <w:sz w:val="26"/>
                <w:szCs w:val="26"/>
              </w:rPr>
            </w:pPr>
          </w:p>
        </w:tc>
      </w:tr>
      <w:tr w:rsidR="00A51BCF" w:rsidRPr="000F2676" w14:paraId="094FE0C4" w14:textId="77777777" w:rsidTr="00EA26F8">
        <w:tc>
          <w:tcPr>
            <w:tcW w:w="6040" w:type="dxa"/>
          </w:tcPr>
          <w:p w14:paraId="1BD22D72" w14:textId="4DE9916B"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General provision</w:t>
            </w:r>
          </w:p>
        </w:tc>
        <w:tc>
          <w:tcPr>
            <w:tcW w:w="1610" w:type="dxa"/>
          </w:tcPr>
          <w:p w14:paraId="69262629" w14:textId="6D326D5F" w:rsidR="00A51BCF" w:rsidRPr="000F2676" w:rsidRDefault="00A51BCF" w:rsidP="00A51BCF">
            <w:pPr>
              <w:tabs>
                <w:tab w:val="decimal" w:pos="1325"/>
              </w:tabs>
              <w:spacing w:line="220" w:lineRule="exact"/>
              <w:ind w:left="-25" w:right="-115"/>
              <w:rPr>
                <w:rFonts w:ascii="CordiaUPC" w:hAnsi="CordiaUPC" w:cs="CordiaUPC"/>
                <w:color w:val="000000"/>
                <w:sz w:val="26"/>
                <w:szCs w:val="26"/>
                <w:lang w:eastAsia="en-GB" w:bidi="th-TH"/>
              </w:rPr>
            </w:pPr>
            <w:r>
              <w:rPr>
                <w:rFonts w:ascii="CordiaUPC" w:eastAsia="MS Mincho" w:hAnsi="CordiaUPC" w:cs="CordiaUPC"/>
                <w:sz w:val="26"/>
                <w:szCs w:val="26"/>
                <w:lang w:eastAsia="th-TH"/>
              </w:rPr>
              <w:t>13,498</w:t>
            </w:r>
          </w:p>
        </w:tc>
        <w:tc>
          <w:tcPr>
            <w:tcW w:w="284" w:type="dxa"/>
            <w:gridSpan w:val="2"/>
          </w:tcPr>
          <w:p w14:paraId="7792D220" w14:textId="77777777" w:rsidR="00A51BCF" w:rsidRPr="000F2676" w:rsidRDefault="00A51BCF" w:rsidP="00A51BCF">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569410A8" w14:textId="3647409A" w:rsidR="00A51BCF" w:rsidRPr="000F2676" w:rsidRDefault="00A51BCF" w:rsidP="00A51BCF">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13,612</w:t>
            </w:r>
          </w:p>
        </w:tc>
      </w:tr>
      <w:tr w:rsidR="00A51BCF" w:rsidRPr="000F2676" w14:paraId="1D5E251B" w14:textId="77777777" w:rsidTr="00FC0EF0">
        <w:tc>
          <w:tcPr>
            <w:tcW w:w="6040" w:type="dxa"/>
            <w:vAlign w:val="bottom"/>
          </w:tcPr>
          <w:p w14:paraId="586E699D" w14:textId="0C9DD746"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Subordinated debentures classified as additional </w:t>
            </w:r>
            <w:r w:rsidRPr="000F2676">
              <w:rPr>
                <w:rFonts w:ascii="CordiaUPC" w:hAnsi="CordiaUPC" w:cs="CordiaUPC" w:hint="cs"/>
                <w:sz w:val="26"/>
                <w:szCs w:val="26"/>
                <w:lang w:val="en-US" w:eastAsia="en-US"/>
              </w:rPr>
              <w:t xml:space="preserve">Tier 2 Capital </w:t>
            </w:r>
          </w:p>
        </w:tc>
        <w:tc>
          <w:tcPr>
            <w:tcW w:w="1610" w:type="dxa"/>
          </w:tcPr>
          <w:p w14:paraId="1ED67E89" w14:textId="56CB994B" w:rsidR="00A51BCF" w:rsidRPr="000F2676" w:rsidRDefault="00A51BCF" w:rsidP="00A51BCF">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35,430</w:t>
            </w:r>
          </w:p>
        </w:tc>
        <w:tc>
          <w:tcPr>
            <w:tcW w:w="284" w:type="dxa"/>
            <w:gridSpan w:val="2"/>
          </w:tcPr>
          <w:p w14:paraId="25C100B9" w14:textId="77777777" w:rsidR="00A51BCF" w:rsidRPr="000F2676" w:rsidRDefault="00A51BCF" w:rsidP="00A51BCF">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78458076" w14:textId="44E20654" w:rsidR="00A51BCF" w:rsidRPr="000F2676" w:rsidRDefault="00A51BCF" w:rsidP="00A51BCF">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35,430</w:t>
            </w:r>
          </w:p>
        </w:tc>
      </w:tr>
      <w:tr w:rsidR="00A51BCF" w:rsidRPr="000F2676" w14:paraId="3535416B" w14:textId="77777777" w:rsidTr="00EA26F8">
        <w:tc>
          <w:tcPr>
            <w:tcW w:w="6040" w:type="dxa"/>
            <w:vAlign w:val="bottom"/>
          </w:tcPr>
          <w:p w14:paraId="57353460" w14:textId="77777777" w:rsidR="00A51BCF" w:rsidRPr="000F2676" w:rsidRDefault="00A51BCF" w:rsidP="00A51BCF">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 xml:space="preserve">Transactions under subsidiary and associated companies only for </w:t>
            </w:r>
          </w:p>
          <w:p w14:paraId="6D34C708" w14:textId="77777777" w:rsidR="00A51BCF" w:rsidRPr="000F2676" w:rsidRDefault="00A51BCF" w:rsidP="00A51BCF">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ab/>
              <w:t xml:space="preserve">non-controlling interest and outside the scope that is countable as </w:t>
            </w:r>
          </w:p>
          <w:p w14:paraId="3FC24890" w14:textId="1CC47C63" w:rsidR="00A51BCF" w:rsidRPr="000F2676" w:rsidRDefault="00A51BCF" w:rsidP="00A51BCF">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ab/>
              <w:t>Tier 2 of consolidated financial institutions</w:t>
            </w:r>
            <w:r w:rsidRPr="000F2676">
              <w:rPr>
                <w:rFonts w:ascii="CordiaUPC" w:eastAsia="Angsana New" w:hAnsi="CordiaUPC" w:cs="CordiaUPC" w:hint="cs"/>
                <w:color w:val="000000"/>
                <w:sz w:val="26"/>
                <w:szCs w:val="26"/>
                <w:lang w:val="en-US" w:eastAsia="en-US"/>
              </w:rPr>
              <w:tab/>
            </w:r>
          </w:p>
        </w:tc>
        <w:tc>
          <w:tcPr>
            <w:tcW w:w="1610" w:type="dxa"/>
          </w:tcPr>
          <w:p w14:paraId="5BC4AC62" w14:textId="77777777" w:rsidR="00A51BCF" w:rsidRPr="000F2676" w:rsidRDefault="00A51BCF" w:rsidP="00A51BCF">
            <w:pPr>
              <w:tabs>
                <w:tab w:val="decimal" w:pos="1325"/>
              </w:tabs>
              <w:spacing w:line="220" w:lineRule="exact"/>
              <w:ind w:left="-25" w:right="-115"/>
              <w:rPr>
                <w:rFonts w:ascii="CordiaUPC" w:hAnsi="CordiaUPC" w:cs="CordiaUPC"/>
                <w:color w:val="000000"/>
                <w:sz w:val="26"/>
                <w:szCs w:val="26"/>
                <w:lang w:val="en-US" w:eastAsia="en-GB" w:bidi="th-TH"/>
              </w:rPr>
            </w:pPr>
          </w:p>
          <w:p w14:paraId="23161926" w14:textId="77777777" w:rsidR="00A51BCF" w:rsidRPr="000F2676" w:rsidRDefault="00A51BCF" w:rsidP="00A51BCF">
            <w:pPr>
              <w:tabs>
                <w:tab w:val="decimal" w:pos="1325"/>
              </w:tabs>
              <w:spacing w:line="220" w:lineRule="exact"/>
              <w:ind w:left="-25" w:right="-115"/>
              <w:rPr>
                <w:rFonts w:ascii="CordiaUPC" w:hAnsi="CordiaUPC" w:cs="CordiaUPC"/>
                <w:color w:val="000000"/>
                <w:sz w:val="26"/>
                <w:szCs w:val="26"/>
                <w:lang w:val="en-US" w:eastAsia="en-GB" w:bidi="th-TH"/>
              </w:rPr>
            </w:pPr>
          </w:p>
          <w:p w14:paraId="1B66884B" w14:textId="21CF8FB6" w:rsidR="00A51BCF" w:rsidRPr="000F2676" w:rsidRDefault="00A51BCF" w:rsidP="00A51BCF">
            <w:pPr>
              <w:tabs>
                <w:tab w:val="decimal" w:pos="1325"/>
              </w:tabs>
              <w:spacing w:line="220" w:lineRule="exact"/>
              <w:ind w:left="-25" w:right="-115"/>
              <w:rPr>
                <w:rFonts w:ascii="CordiaUPC" w:hAnsi="CordiaUPC" w:cs="CordiaUPC"/>
                <w:color w:val="000000"/>
                <w:sz w:val="26"/>
                <w:szCs w:val="26"/>
                <w:lang w:val="en-US" w:eastAsia="en-GB" w:bidi="th-TH"/>
              </w:rPr>
            </w:pPr>
            <w:r w:rsidRPr="000F2676">
              <w:rPr>
                <w:rFonts w:ascii="CordiaUPC" w:hAnsi="CordiaUPC" w:cs="CordiaUPC" w:hint="cs"/>
                <w:color w:val="000000"/>
                <w:sz w:val="26"/>
                <w:szCs w:val="26"/>
                <w:lang w:val="en-US" w:eastAsia="en-GB" w:bidi="th-TH"/>
              </w:rPr>
              <w:t>3</w:t>
            </w:r>
          </w:p>
        </w:tc>
        <w:tc>
          <w:tcPr>
            <w:tcW w:w="284" w:type="dxa"/>
            <w:gridSpan w:val="2"/>
          </w:tcPr>
          <w:p w14:paraId="47875FC4" w14:textId="77777777" w:rsidR="00A51BCF" w:rsidRPr="000F2676" w:rsidRDefault="00A51BCF" w:rsidP="00A51BCF">
            <w:pPr>
              <w:tabs>
                <w:tab w:val="decimal" w:pos="1480"/>
              </w:tabs>
              <w:spacing w:line="220" w:lineRule="exact"/>
              <w:ind w:right="-302"/>
              <w:rPr>
                <w:rFonts w:ascii="CordiaUPC" w:hAnsi="CordiaUPC" w:cs="CordiaUPC"/>
                <w:color w:val="000000"/>
                <w:sz w:val="26"/>
                <w:szCs w:val="26"/>
                <w:lang w:eastAsia="en-GB" w:bidi="th-TH"/>
              </w:rPr>
            </w:pPr>
          </w:p>
        </w:tc>
        <w:tc>
          <w:tcPr>
            <w:tcW w:w="1659" w:type="dxa"/>
          </w:tcPr>
          <w:p w14:paraId="28FC4DCD" w14:textId="77777777" w:rsidR="00A51BCF" w:rsidRPr="000F2676" w:rsidRDefault="00A51BCF" w:rsidP="00A51BCF">
            <w:pPr>
              <w:tabs>
                <w:tab w:val="decimal" w:pos="1325"/>
              </w:tabs>
              <w:spacing w:line="220" w:lineRule="exact"/>
              <w:ind w:left="-25" w:right="-115"/>
              <w:rPr>
                <w:rFonts w:ascii="CordiaUPC" w:hAnsi="CordiaUPC" w:cs="CordiaUPC"/>
                <w:color w:val="000000"/>
                <w:sz w:val="26"/>
                <w:szCs w:val="26"/>
                <w:lang w:val="en-US" w:eastAsia="en-GB" w:bidi="th-TH"/>
              </w:rPr>
            </w:pPr>
          </w:p>
          <w:p w14:paraId="72416E63" w14:textId="77777777" w:rsidR="00A51BCF" w:rsidRPr="000F2676" w:rsidRDefault="00A51BCF" w:rsidP="00A51BCF">
            <w:pPr>
              <w:tabs>
                <w:tab w:val="decimal" w:pos="1325"/>
              </w:tabs>
              <w:spacing w:line="220" w:lineRule="exact"/>
              <w:ind w:left="-25" w:right="-115"/>
              <w:rPr>
                <w:rFonts w:ascii="CordiaUPC" w:hAnsi="CordiaUPC" w:cs="CordiaUPC"/>
                <w:color w:val="000000"/>
                <w:sz w:val="26"/>
                <w:szCs w:val="26"/>
                <w:lang w:val="en-US" w:eastAsia="en-GB" w:bidi="th-TH"/>
              </w:rPr>
            </w:pPr>
          </w:p>
          <w:p w14:paraId="7BA2F245" w14:textId="5334BFA7" w:rsidR="00A51BCF" w:rsidRPr="000F2676" w:rsidRDefault="00A51BCF" w:rsidP="00A51BCF">
            <w:pPr>
              <w:tabs>
                <w:tab w:val="decimal" w:pos="1325"/>
              </w:tabs>
              <w:spacing w:line="220" w:lineRule="exact"/>
              <w:ind w:left="-25" w:right="-115"/>
              <w:rPr>
                <w:rFonts w:ascii="CordiaUPC" w:hAnsi="CordiaUPC" w:cs="CordiaUPC"/>
                <w:color w:val="000000"/>
                <w:sz w:val="26"/>
                <w:szCs w:val="26"/>
                <w:lang w:val="en-US" w:eastAsia="en-GB" w:bidi="th-TH"/>
              </w:rPr>
            </w:pPr>
            <w:r w:rsidRPr="000F2676">
              <w:rPr>
                <w:rFonts w:ascii="CordiaUPC" w:hAnsi="CordiaUPC" w:cs="CordiaUPC" w:hint="cs"/>
                <w:color w:val="000000"/>
                <w:sz w:val="26"/>
                <w:szCs w:val="26"/>
                <w:lang w:val="en-US" w:eastAsia="en-GB" w:bidi="th-TH"/>
              </w:rPr>
              <w:t>3</w:t>
            </w:r>
          </w:p>
        </w:tc>
      </w:tr>
      <w:tr w:rsidR="00A51BCF" w:rsidRPr="000F2676" w14:paraId="34EB6B37" w14:textId="77777777" w:rsidTr="00EA26F8">
        <w:tc>
          <w:tcPr>
            <w:tcW w:w="6040" w:type="dxa"/>
          </w:tcPr>
          <w:p w14:paraId="571B858E" w14:textId="77777777"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Tier 2 Capital</w:t>
            </w:r>
          </w:p>
        </w:tc>
        <w:tc>
          <w:tcPr>
            <w:tcW w:w="1610" w:type="dxa"/>
            <w:tcBorders>
              <w:top w:val="single" w:sz="4" w:space="0" w:color="auto"/>
              <w:bottom w:val="single" w:sz="4" w:space="0" w:color="auto"/>
            </w:tcBorders>
          </w:tcPr>
          <w:p w14:paraId="55DF70B3" w14:textId="7A3853E8" w:rsidR="00A51BCF" w:rsidRPr="000F2676" w:rsidRDefault="00A51BCF" w:rsidP="00A51BCF">
            <w:pPr>
              <w:tabs>
                <w:tab w:val="decimal" w:pos="1325"/>
              </w:tabs>
              <w:spacing w:line="220" w:lineRule="exact"/>
              <w:ind w:left="-25" w:right="-115"/>
              <w:rPr>
                <w:rFonts w:ascii="CordiaUPC" w:hAnsi="CordiaUPC" w:cs="CordiaUPC"/>
                <w:b/>
                <w:bCs/>
                <w:color w:val="000000"/>
                <w:sz w:val="26"/>
                <w:szCs w:val="26"/>
                <w:cs/>
                <w:lang w:eastAsia="en-GB" w:bidi="th-TH"/>
              </w:rPr>
            </w:pPr>
            <w:r w:rsidRPr="00A51BCF">
              <w:rPr>
                <w:rFonts w:ascii="CordiaUPC" w:hAnsi="CordiaUPC" w:cs="CordiaUPC"/>
                <w:b/>
                <w:bCs/>
                <w:color w:val="000000"/>
                <w:sz w:val="26"/>
                <w:szCs w:val="26"/>
                <w:lang w:eastAsia="en-GB" w:bidi="th-TH"/>
              </w:rPr>
              <w:t>48,931</w:t>
            </w:r>
          </w:p>
        </w:tc>
        <w:tc>
          <w:tcPr>
            <w:tcW w:w="284" w:type="dxa"/>
            <w:gridSpan w:val="2"/>
          </w:tcPr>
          <w:p w14:paraId="77F3743E" w14:textId="77777777" w:rsidR="00A51BCF" w:rsidRPr="000F2676" w:rsidRDefault="00A51BCF" w:rsidP="00A51BCF">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top w:val="single" w:sz="4" w:space="0" w:color="auto"/>
              <w:bottom w:val="single" w:sz="4" w:space="0" w:color="auto"/>
            </w:tcBorders>
          </w:tcPr>
          <w:p w14:paraId="51BF59F8" w14:textId="602A85E5" w:rsidR="00A51BCF" w:rsidRPr="000F2676" w:rsidRDefault="00A51BCF" w:rsidP="00A51BCF">
            <w:pPr>
              <w:tabs>
                <w:tab w:val="decimal" w:pos="1325"/>
              </w:tabs>
              <w:spacing w:line="220" w:lineRule="exact"/>
              <w:ind w:left="-25" w:right="-115"/>
              <w:rPr>
                <w:rFonts w:ascii="CordiaUPC" w:hAnsi="CordiaUPC" w:cs="CordiaUPC"/>
                <w:b/>
                <w:bCs/>
                <w:color w:val="000000"/>
                <w:sz w:val="26"/>
                <w:szCs w:val="26"/>
                <w:cs/>
                <w:lang w:eastAsia="en-GB" w:bidi="th-TH"/>
              </w:rPr>
            </w:pPr>
            <w:r>
              <w:rPr>
                <w:rFonts w:ascii="CordiaUPC" w:hAnsi="CordiaUPC" w:cs="CordiaUPC"/>
                <w:b/>
                <w:bCs/>
                <w:color w:val="000000"/>
                <w:sz w:val="26"/>
                <w:szCs w:val="26"/>
                <w:lang w:eastAsia="en-GB" w:bidi="th-TH"/>
              </w:rPr>
              <w:t>49,045</w:t>
            </w:r>
          </w:p>
        </w:tc>
      </w:tr>
      <w:tr w:rsidR="00A51BCF" w:rsidRPr="000F2676" w14:paraId="53769370" w14:textId="77777777" w:rsidTr="00EA26F8">
        <w:tc>
          <w:tcPr>
            <w:tcW w:w="6040" w:type="dxa"/>
          </w:tcPr>
          <w:p w14:paraId="467CFAF1" w14:textId="77777777"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610" w:type="dxa"/>
            <w:tcBorders>
              <w:top w:val="single" w:sz="4" w:space="0" w:color="auto"/>
            </w:tcBorders>
          </w:tcPr>
          <w:p w14:paraId="43B3C0D9" w14:textId="77777777" w:rsidR="00A51BCF" w:rsidRPr="000F2676" w:rsidRDefault="00A51BCF" w:rsidP="00A51BCF">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61FA21BE" w14:textId="77777777" w:rsidR="00A51BCF" w:rsidRPr="000F2676" w:rsidRDefault="00A51BCF" w:rsidP="00A51BCF">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top w:val="single" w:sz="4" w:space="0" w:color="auto"/>
            </w:tcBorders>
          </w:tcPr>
          <w:p w14:paraId="53ED58DA" w14:textId="77777777" w:rsidR="00A51BCF" w:rsidRPr="000F2676" w:rsidRDefault="00A51BCF" w:rsidP="00A51BCF">
            <w:pPr>
              <w:tabs>
                <w:tab w:val="decimal" w:pos="1325"/>
              </w:tabs>
              <w:spacing w:line="220" w:lineRule="exact"/>
              <w:ind w:left="-25" w:right="-115"/>
              <w:rPr>
                <w:rFonts w:ascii="CordiaUPC" w:hAnsi="CordiaUPC" w:cs="CordiaUPC"/>
                <w:b/>
                <w:bCs/>
                <w:color w:val="000000"/>
                <w:sz w:val="26"/>
                <w:szCs w:val="26"/>
                <w:lang w:eastAsia="en-GB" w:bidi="th-TH"/>
              </w:rPr>
            </w:pPr>
          </w:p>
        </w:tc>
      </w:tr>
      <w:tr w:rsidR="00A51BCF" w:rsidRPr="000F2676" w14:paraId="7A6E775C" w14:textId="77777777" w:rsidTr="00EA26F8">
        <w:tc>
          <w:tcPr>
            <w:tcW w:w="6040" w:type="dxa"/>
          </w:tcPr>
          <w:p w14:paraId="07030D47" w14:textId="4ABB4A19"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Capital Fund</w:t>
            </w:r>
          </w:p>
        </w:tc>
        <w:tc>
          <w:tcPr>
            <w:tcW w:w="1610" w:type="dxa"/>
            <w:tcBorders>
              <w:bottom w:val="double" w:sz="4" w:space="0" w:color="auto"/>
            </w:tcBorders>
          </w:tcPr>
          <w:p w14:paraId="1B210B40" w14:textId="49C503A9" w:rsidR="00A51BCF" w:rsidRPr="000F2676" w:rsidRDefault="00A51BCF" w:rsidP="00A51BCF">
            <w:pPr>
              <w:tabs>
                <w:tab w:val="decimal" w:pos="1325"/>
              </w:tabs>
              <w:spacing w:line="220" w:lineRule="exact"/>
              <w:ind w:left="-25" w:right="-115"/>
              <w:rPr>
                <w:rFonts w:ascii="CordiaUPC" w:hAnsi="CordiaUPC" w:cs="CordiaUPC"/>
                <w:b/>
                <w:bCs/>
                <w:color w:val="000000"/>
                <w:sz w:val="26"/>
                <w:szCs w:val="26"/>
                <w:lang w:eastAsia="en-GB" w:bidi="th-TH"/>
              </w:rPr>
            </w:pPr>
            <w:r w:rsidRPr="00A51BCF">
              <w:rPr>
                <w:rFonts w:ascii="CordiaUPC" w:hAnsi="CordiaUPC" w:cs="CordiaUPC"/>
                <w:b/>
                <w:bCs/>
                <w:color w:val="000000"/>
                <w:sz w:val="26"/>
                <w:szCs w:val="26"/>
                <w:lang w:eastAsia="en-GB" w:bidi="th-TH"/>
              </w:rPr>
              <w:t>233,</w:t>
            </w:r>
            <w:r w:rsidR="00AD3499">
              <w:rPr>
                <w:rFonts w:ascii="CordiaUPC" w:hAnsi="CordiaUPC" w:cs="CordiaUPC"/>
                <w:b/>
                <w:bCs/>
                <w:color w:val="000000"/>
                <w:sz w:val="26"/>
                <w:szCs w:val="26"/>
                <w:lang w:eastAsia="en-GB" w:bidi="th-TH"/>
              </w:rPr>
              <w:t>991</w:t>
            </w:r>
          </w:p>
        </w:tc>
        <w:tc>
          <w:tcPr>
            <w:tcW w:w="284" w:type="dxa"/>
            <w:gridSpan w:val="2"/>
          </w:tcPr>
          <w:p w14:paraId="5DB96167" w14:textId="77777777" w:rsidR="00A51BCF" w:rsidRPr="000F2676" w:rsidRDefault="00A51BCF" w:rsidP="00A51BCF">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Borders>
              <w:bottom w:val="double" w:sz="4" w:space="0" w:color="auto"/>
            </w:tcBorders>
          </w:tcPr>
          <w:p w14:paraId="2BDA8D60" w14:textId="1C87CC2F" w:rsidR="00A51BCF" w:rsidRPr="000F2676" w:rsidRDefault="00A51BCF" w:rsidP="00A51BCF">
            <w:pPr>
              <w:tabs>
                <w:tab w:val="decimal" w:pos="1325"/>
              </w:tabs>
              <w:spacing w:line="220" w:lineRule="exact"/>
              <w:ind w:left="-25" w:right="-115"/>
              <w:rPr>
                <w:rFonts w:ascii="CordiaUPC" w:hAnsi="CordiaUPC" w:cs="CordiaUPC"/>
                <w:b/>
                <w:bCs/>
                <w:color w:val="000000"/>
                <w:sz w:val="26"/>
                <w:szCs w:val="26"/>
                <w:lang w:eastAsia="en-GB" w:bidi="th-TH"/>
              </w:rPr>
            </w:pPr>
            <w:r>
              <w:rPr>
                <w:rFonts w:ascii="CordiaUPC" w:hAnsi="CordiaUPC" w:cs="CordiaUPC"/>
                <w:b/>
                <w:bCs/>
                <w:color w:val="000000"/>
                <w:sz w:val="26"/>
                <w:szCs w:val="26"/>
                <w:lang w:eastAsia="en-GB" w:bidi="th-TH"/>
              </w:rPr>
              <w:t>232,860</w:t>
            </w:r>
          </w:p>
        </w:tc>
      </w:tr>
      <w:tr w:rsidR="00A51BCF" w:rsidRPr="000F2676" w14:paraId="74837D41" w14:textId="77777777" w:rsidTr="00EA26F8">
        <w:tc>
          <w:tcPr>
            <w:tcW w:w="6040" w:type="dxa"/>
          </w:tcPr>
          <w:p w14:paraId="7AE5FC4E" w14:textId="77777777" w:rsidR="00A51BCF" w:rsidRPr="000F2676" w:rsidRDefault="00A51BCF" w:rsidP="00A51BCF">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610" w:type="dxa"/>
          </w:tcPr>
          <w:p w14:paraId="640D2E26" w14:textId="77777777" w:rsidR="00A51BCF" w:rsidRPr="000F2676" w:rsidRDefault="00A51BCF" w:rsidP="00A51BCF">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68B064B5" w14:textId="77777777" w:rsidR="00A51BCF" w:rsidRPr="000F2676" w:rsidRDefault="00A51BCF" w:rsidP="00A51BCF">
            <w:pPr>
              <w:tabs>
                <w:tab w:val="decimal" w:pos="1480"/>
              </w:tabs>
              <w:spacing w:line="220" w:lineRule="exact"/>
              <w:ind w:right="-302"/>
              <w:rPr>
                <w:rFonts w:ascii="CordiaUPC" w:hAnsi="CordiaUPC" w:cs="CordiaUPC"/>
                <w:b/>
                <w:bCs/>
                <w:color w:val="000000"/>
                <w:sz w:val="26"/>
                <w:szCs w:val="26"/>
                <w:lang w:eastAsia="en-GB" w:bidi="th-TH"/>
              </w:rPr>
            </w:pPr>
          </w:p>
        </w:tc>
        <w:tc>
          <w:tcPr>
            <w:tcW w:w="1659" w:type="dxa"/>
          </w:tcPr>
          <w:p w14:paraId="52146C17" w14:textId="77777777" w:rsidR="00A51BCF" w:rsidRPr="000F2676" w:rsidRDefault="00A51BCF" w:rsidP="00A51BCF">
            <w:pPr>
              <w:tabs>
                <w:tab w:val="decimal" w:pos="1325"/>
              </w:tabs>
              <w:spacing w:line="220" w:lineRule="exact"/>
              <w:ind w:left="-25" w:right="-115"/>
              <w:rPr>
                <w:rFonts w:ascii="CordiaUPC" w:hAnsi="CordiaUPC" w:cs="CordiaUPC"/>
                <w:b/>
                <w:bCs/>
                <w:color w:val="000000"/>
                <w:sz w:val="26"/>
                <w:szCs w:val="26"/>
                <w:lang w:eastAsia="en-GB" w:bidi="th-TH"/>
              </w:rPr>
            </w:pPr>
          </w:p>
        </w:tc>
      </w:tr>
      <w:tr w:rsidR="00A51BCF" w:rsidRPr="000F2676" w14:paraId="3B1604D8" w14:textId="77777777" w:rsidTr="00EA26F8">
        <w:tc>
          <w:tcPr>
            <w:tcW w:w="6040" w:type="dxa"/>
          </w:tcPr>
          <w:p w14:paraId="73690AB7" w14:textId="77777777" w:rsidR="00A51BCF" w:rsidRPr="000F2676" w:rsidRDefault="00A51BCF" w:rsidP="00A51BCF">
            <w:pPr>
              <w:tabs>
                <w:tab w:val="left" w:pos="212"/>
                <w:tab w:val="left" w:pos="474"/>
              </w:tabs>
              <w:spacing w:line="220" w:lineRule="exact"/>
              <w:ind w:right="-25"/>
              <w:rPr>
                <w:rFonts w:ascii="CordiaUPC" w:eastAsia="Angsana New" w:hAnsi="CordiaUPC" w:cs="CordiaUPC"/>
                <w:b/>
                <w:bCs/>
                <w:color w:val="000000"/>
                <w:sz w:val="26"/>
                <w:szCs w:val="26"/>
              </w:rPr>
            </w:pPr>
            <w:r w:rsidRPr="000F2676">
              <w:rPr>
                <w:rFonts w:ascii="CordiaUPC" w:eastAsia="Angsana New" w:hAnsi="CordiaUPC" w:cs="CordiaUPC" w:hint="cs"/>
                <w:b/>
                <w:bCs/>
                <w:color w:val="000000"/>
                <w:sz w:val="26"/>
                <w:szCs w:val="26"/>
              </w:rPr>
              <w:t>Total Risk-Weighted Assets</w:t>
            </w:r>
          </w:p>
        </w:tc>
        <w:tc>
          <w:tcPr>
            <w:tcW w:w="1610" w:type="dxa"/>
            <w:tcBorders>
              <w:bottom w:val="double" w:sz="4" w:space="0" w:color="auto"/>
            </w:tcBorders>
            <w:shd w:val="clear" w:color="auto" w:fill="auto"/>
            <w:vAlign w:val="bottom"/>
          </w:tcPr>
          <w:p w14:paraId="1FCD0219" w14:textId="111E1F35" w:rsidR="00A51BCF" w:rsidRPr="000F2676" w:rsidRDefault="00A51BCF" w:rsidP="00A51BCF">
            <w:pPr>
              <w:tabs>
                <w:tab w:val="decimal" w:pos="1325"/>
              </w:tabs>
              <w:spacing w:line="220" w:lineRule="exact"/>
              <w:ind w:left="-25" w:right="-115"/>
              <w:rPr>
                <w:rFonts w:ascii="CordiaUPC" w:hAnsi="CordiaUPC" w:cs="CordiaUPC"/>
                <w:b/>
                <w:bCs/>
                <w:sz w:val="26"/>
                <w:szCs w:val="26"/>
                <w:lang w:val="en-US" w:bidi="th-TH"/>
              </w:rPr>
            </w:pPr>
            <w:r w:rsidRPr="00A51BCF">
              <w:rPr>
                <w:rFonts w:ascii="CordiaUPC" w:hAnsi="CordiaUPC" w:cs="CordiaUPC"/>
                <w:b/>
                <w:bCs/>
                <w:sz w:val="26"/>
                <w:szCs w:val="26"/>
                <w:lang w:val="en-US" w:bidi="th-TH"/>
              </w:rPr>
              <w:t>1,193,305</w:t>
            </w:r>
          </w:p>
        </w:tc>
        <w:tc>
          <w:tcPr>
            <w:tcW w:w="284" w:type="dxa"/>
            <w:gridSpan w:val="2"/>
          </w:tcPr>
          <w:p w14:paraId="16D6370D" w14:textId="77777777" w:rsidR="00A51BCF" w:rsidRPr="000F2676" w:rsidRDefault="00A51BCF" w:rsidP="00A51BCF">
            <w:pPr>
              <w:tabs>
                <w:tab w:val="decimal" w:pos="1480"/>
              </w:tabs>
              <w:spacing w:line="220" w:lineRule="exact"/>
              <w:ind w:left="184" w:right="-302"/>
              <w:rPr>
                <w:rFonts w:ascii="CordiaUPC" w:hAnsi="CordiaUPC" w:cs="CordiaUPC"/>
                <w:b/>
                <w:bCs/>
                <w:sz w:val="26"/>
                <w:szCs w:val="26"/>
              </w:rPr>
            </w:pPr>
          </w:p>
        </w:tc>
        <w:tc>
          <w:tcPr>
            <w:tcW w:w="1659" w:type="dxa"/>
            <w:tcBorders>
              <w:bottom w:val="double" w:sz="4" w:space="0" w:color="auto"/>
            </w:tcBorders>
            <w:shd w:val="clear" w:color="auto" w:fill="auto"/>
            <w:vAlign w:val="bottom"/>
          </w:tcPr>
          <w:p w14:paraId="330AA984" w14:textId="3DAB8EA7" w:rsidR="00A51BCF" w:rsidRPr="000F2676" w:rsidRDefault="00A51BCF" w:rsidP="00A51BCF">
            <w:pPr>
              <w:tabs>
                <w:tab w:val="decimal" w:pos="1325"/>
              </w:tabs>
              <w:spacing w:line="220" w:lineRule="exact"/>
              <w:ind w:left="-25" w:right="-115"/>
              <w:rPr>
                <w:rFonts w:ascii="CordiaUPC" w:hAnsi="CordiaUPC" w:cs="CordiaUPC"/>
                <w:b/>
                <w:bCs/>
                <w:sz w:val="26"/>
                <w:szCs w:val="26"/>
                <w:lang w:val="en-US" w:bidi="th-TH"/>
              </w:rPr>
            </w:pPr>
            <w:r>
              <w:rPr>
                <w:rFonts w:ascii="CordiaUPC" w:hAnsi="CordiaUPC" w:cs="CordiaUPC"/>
                <w:b/>
                <w:bCs/>
                <w:sz w:val="26"/>
                <w:szCs w:val="26"/>
                <w:lang w:val="en-US" w:bidi="th-TH"/>
              </w:rPr>
              <w:t>1,188,683</w:t>
            </w:r>
          </w:p>
        </w:tc>
      </w:tr>
    </w:tbl>
    <w:p w14:paraId="7A7AD04A" w14:textId="77777777" w:rsidR="00275DBC" w:rsidRPr="000F2676" w:rsidRDefault="00275DBC" w:rsidP="000F2676">
      <w:pPr>
        <w:spacing w:line="220" w:lineRule="exact"/>
        <w:rPr>
          <w:rFonts w:ascii="CordiaUPC" w:hAnsi="CordiaUPC" w:cs="CordiaUPC"/>
          <w:sz w:val="26"/>
          <w:szCs w:val="26"/>
        </w:rPr>
      </w:pPr>
    </w:p>
    <w:tbl>
      <w:tblPr>
        <w:tblW w:w="9616" w:type="dxa"/>
        <w:tblInd w:w="450" w:type="dxa"/>
        <w:tblLayout w:type="fixed"/>
        <w:tblCellMar>
          <w:left w:w="115" w:type="dxa"/>
          <w:right w:w="115" w:type="dxa"/>
        </w:tblCellMar>
        <w:tblLook w:val="0000" w:firstRow="0" w:lastRow="0" w:firstColumn="0" w:lastColumn="0" w:noHBand="0" w:noVBand="0"/>
      </w:tblPr>
      <w:tblGrid>
        <w:gridCol w:w="5490"/>
        <w:gridCol w:w="1620"/>
        <w:gridCol w:w="1170"/>
        <w:gridCol w:w="1336"/>
      </w:tblGrid>
      <w:tr w:rsidR="00A04542" w:rsidRPr="000F2676" w14:paraId="778895A5" w14:textId="77777777" w:rsidTr="000F2676">
        <w:tc>
          <w:tcPr>
            <w:tcW w:w="5490" w:type="dxa"/>
            <w:vAlign w:val="bottom"/>
          </w:tcPr>
          <w:p w14:paraId="3C50E70D" w14:textId="77777777" w:rsidR="00A04542" w:rsidRPr="000F2676" w:rsidRDefault="00A04542" w:rsidP="000F2676">
            <w:pPr>
              <w:spacing w:line="220" w:lineRule="exact"/>
              <w:jc w:val="both"/>
              <w:outlineLvl w:val="7"/>
              <w:rPr>
                <w:rFonts w:ascii="CordiaUPC" w:hAnsi="CordiaUPC" w:cs="CordiaUPC"/>
                <w:color w:val="000000"/>
                <w:sz w:val="26"/>
                <w:szCs w:val="26"/>
                <w:lang w:val="en-US"/>
              </w:rPr>
            </w:pPr>
          </w:p>
        </w:tc>
        <w:tc>
          <w:tcPr>
            <w:tcW w:w="4126" w:type="dxa"/>
            <w:gridSpan w:val="3"/>
          </w:tcPr>
          <w:p w14:paraId="089FDA5B" w14:textId="5322469A" w:rsidR="00A04542" w:rsidRPr="000F2676" w:rsidRDefault="00A04542" w:rsidP="000F2676">
            <w:pPr>
              <w:tabs>
                <w:tab w:val="right" w:pos="1130"/>
              </w:tabs>
              <w:spacing w:line="220" w:lineRule="exact"/>
              <w:ind w:left="-108" w:right="-18"/>
              <w:jc w:val="center"/>
              <w:rPr>
                <w:rFonts w:ascii="CordiaUPC" w:hAnsi="CordiaUPC" w:cs="CordiaUPC"/>
                <w:snapToGrid w:val="0"/>
                <w:sz w:val="26"/>
                <w:szCs w:val="26"/>
                <w:lang w:val="en-US"/>
              </w:rPr>
            </w:pPr>
          </w:p>
        </w:tc>
      </w:tr>
      <w:tr w:rsidR="00A04542" w:rsidRPr="000F2676" w14:paraId="39CDBCEB" w14:textId="77777777" w:rsidTr="000F2676">
        <w:tc>
          <w:tcPr>
            <w:tcW w:w="5490" w:type="dxa"/>
            <w:vAlign w:val="bottom"/>
          </w:tcPr>
          <w:p w14:paraId="5495A7D5" w14:textId="77777777" w:rsidR="00A04542" w:rsidRPr="000F2676" w:rsidRDefault="00A04542" w:rsidP="000F2676">
            <w:pPr>
              <w:spacing w:line="220" w:lineRule="exact"/>
              <w:jc w:val="both"/>
              <w:outlineLvl w:val="7"/>
              <w:rPr>
                <w:rFonts w:ascii="CordiaUPC" w:hAnsi="CordiaUPC" w:cs="CordiaUPC"/>
                <w:color w:val="000000"/>
                <w:sz w:val="26"/>
                <w:szCs w:val="26"/>
                <w:lang w:val="en-US"/>
              </w:rPr>
            </w:pPr>
          </w:p>
        </w:tc>
        <w:tc>
          <w:tcPr>
            <w:tcW w:w="1620" w:type="dxa"/>
          </w:tcPr>
          <w:p w14:paraId="37DECD9B" w14:textId="77777777" w:rsidR="00E87CE4" w:rsidRPr="000F2676" w:rsidRDefault="00A04542" w:rsidP="000F2676">
            <w:pPr>
              <w:spacing w:line="220" w:lineRule="exact"/>
              <w:ind w:right="-64"/>
              <w:jc w:val="center"/>
              <w:rPr>
                <w:rFonts w:ascii="CordiaUPC" w:eastAsia="Angsana New" w:hAnsi="CordiaUPC" w:cs="CordiaUPC"/>
                <w:color w:val="000000"/>
                <w:sz w:val="26"/>
                <w:szCs w:val="26"/>
                <w:lang w:val="en-US"/>
              </w:rPr>
            </w:pPr>
            <w:r w:rsidRPr="000F2676">
              <w:rPr>
                <w:rFonts w:ascii="CordiaUPC" w:eastAsia="Angsana New" w:hAnsi="CordiaUPC" w:cs="CordiaUPC" w:hint="cs"/>
                <w:color w:val="000000"/>
                <w:sz w:val="26"/>
                <w:szCs w:val="26"/>
                <w:lang w:val="en-US"/>
              </w:rPr>
              <w:t xml:space="preserve">The </w:t>
            </w:r>
            <w:proofErr w:type="spellStart"/>
            <w:r w:rsidRPr="000F2676">
              <w:rPr>
                <w:rFonts w:ascii="CordiaUPC" w:eastAsia="Angsana New" w:hAnsi="CordiaUPC" w:cs="CordiaUPC" w:hint="cs"/>
                <w:color w:val="000000"/>
                <w:sz w:val="26"/>
                <w:szCs w:val="26"/>
                <w:lang w:val="en-US"/>
              </w:rPr>
              <w:t>BoT’s</w:t>
            </w:r>
            <w:proofErr w:type="spellEnd"/>
            <w:r w:rsidRPr="000F2676">
              <w:rPr>
                <w:rFonts w:ascii="CordiaUPC" w:eastAsia="Angsana New" w:hAnsi="CordiaUPC" w:cs="CordiaUPC" w:hint="cs"/>
                <w:color w:val="000000"/>
                <w:sz w:val="26"/>
                <w:szCs w:val="26"/>
                <w:lang w:val="en-US"/>
              </w:rPr>
              <w:t xml:space="preserve"> regula</w:t>
            </w:r>
            <w:r w:rsidR="00E87CE4" w:rsidRPr="000F2676">
              <w:rPr>
                <w:rFonts w:ascii="CordiaUPC" w:eastAsia="Angsana New" w:hAnsi="CordiaUPC" w:cs="CordiaUPC" w:hint="cs"/>
                <w:color w:val="000000"/>
                <w:sz w:val="26"/>
                <w:szCs w:val="26"/>
                <w:lang w:val="en-US"/>
              </w:rPr>
              <w:t>tory</w:t>
            </w:r>
          </w:p>
          <w:p w14:paraId="0C548773" w14:textId="5F01AFDF" w:rsidR="00A04542" w:rsidRPr="000F2676" w:rsidRDefault="00A04542" w:rsidP="000F2676">
            <w:pPr>
              <w:spacing w:line="220" w:lineRule="exact"/>
              <w:ind w:right="-64"/>
              <w:jc w:val="center"/>
              <w:rPr>
                <w:rFonts w:ascii="CordiaUPC" w:hAnsi="CordiaUPC" w:cs="CordiaUPC"/>
                <w:sz w:val="26"/>
                <w:szCs w:val="26"/>
                <w:cs/>
                <w:lang w:val="en-US"/>
              </w:rPr>
            </w:pPr>
            <w:r w:rsidRPr="000F2676">
              <w:rPr>
                <w:rFonts w:ascii="CordiaUPC" w:eastAsia="Angsana New" w:hAnsi="CordiaUPC" w:cs="CordiaUPC" w:hint="cs"/>
                <w:color w:val="000000"/>
                <w:sz w:val="26"/>
                <w:szCs w:val="26"/>
                <w:lang w:val="en-US"/>
              </w:rPr>
              <w:t>minimum requirement</w:t>
            </w:r>
            <w:r w:rsidR="000F2458" w:rsidRPr="000F2676">
              <w:rPr>
                <w:rFonts w:ascii="CordiaUPC" w:hAnsi="CordiaUPC" w:cs="CordiaUPC" w:hint="cs"/>
                <w:color w:val="000000"/>
                <w:sz w:val="24"/>
                <w:szCs w:val="24"/>
                <w:lang w:val="en-US" w:eastAsia="en-GB" w:bidi="th-TH"/>
              </w:rPr>
              <w:t>*</w:t>
            </w:r>
          </w:p>
        </w:tc>
        <w:tc>
          <w:tcPr>
            <w:tcW w:w="1170" w:type="dxa"/>
            <w:vAlign w:val="bottom"/>
          </w:tcPr>
          <w:p w14:paraId="36063AF3" w14:textId="6832BE9E" w:rsidR="00A04542" w:rsidRPr="000F2676" w:rsidRDefault="00CC286D" w:rsidP="000F2676">
            <w:pPr>
              <w:tabs>
                <w:tab w:val="right" w:pos="1130"/>
              </w:tabs>
              <w:spacing w:line="220" w:lineRule="exact"/>
              <w:ind w:left="-115" w:right="-151"/>
              <w:jc w:val="center"/>
              <w:rPr>
                <w:rFonts w:ascii="CordiaUPC" w:eastAsia="Angsana New" w:hAnsi="CordiaUPC" w:cs="CordiaUPC"/>
                <w:color w:val="000000"/>
                <w:sz w:val="26"/>
                <w:szCs w:val="26"/>
              </w:rPr>
            </w:pPr>
            <w:r w:rsidRPr="00887104">
              <w:rPr>
                <w:rFonts w:ascii="CordiaUPC" w:hAnsi="CordiaUPC" w:cs="CordiaUPC" w:hint="cs"/>
                <w:color w:val="000000"/>
                <w:sz w:val="26"/>
                <w:szCs w:val="26"/>
                <w:lang w:val="en-US" w:bidi="th-TH"/>
              </w:rPr>
              <w:t xml:space="preserve">30 June </w:t>
            </w:r>
            <w:r>
              <w:rPr>
                <w:rFonts w:ascii="CordiaUPC" w:hAnsi="CordiaUPC" w:cs="CordiaUPC"/>
                <w:color w:val="000000"/>
                <w:sz w:val="26"/>
                <w:szCs w:val="26"/>
                <w:lang w:val="en-US" w:bidi="th-TH"/>
              </w:rPr>
              <w:br/>
            </w:r>
            <w:r w:rsidR="00A04542" w:rsidRPr="000F2676">
              <w:rPr>
                <w:rFonts w:ascii="CordiaUPC" w:eastAsia="Angsana New" w:hAnsi="CordiaUPC" w:cs="CordiaUPC" w:hint="cs"/>
                <w:color w:val="000000"/>
                <w:sz w:val="26"/>
                <w:szCs w:val="26"/>
              </w:rPr>
              <w:t>202</w:t>
            </w:r>
            <w:r>
              <w:rPr>
                <w:rFonts w:ascii="CordiaUPC" w:eastAsia="Angsana New" w:hAnsi="CordiaUPC" w:cs="CordiaUPC"/>
                <w:color w:val="000000"/>
                <w:sz w:val="26"/>
                <w:szCs w:val="26"/>
              </w:rPr>
              <w:t>1</w:t>
            </w:r>
          </w:p>
        </w:tc>
        <w:tc>
          <w:tcPr>
            <w:tcW w:w="1336" w:type="dxa"/>
            <w:vAlign w:val="bottom"/>
          </w:tcPr>
          <w:p w14:paraId="142F40CF" w14:textId="3BD3B3B8" w:rsidR="00A04542" w:rsidRPr="000F2676" w:rsidRDefault="00A04542" w:rsidP="000F2676">
            <w:pPr>
              <w:tabs>
                <w:tab w:val="right" w:pos="1130"/>
              </w:tabs>
              <w:spacing w:line="220" w:lineRule="exact"/>
              <w:ind w:left="-108" w:right="-18"/>
              <w:jc w:val="center"/>
              <w:rPr>
                <w:rFonts w:ascii="CordiaUPC" w:hAnsi="CordiaUPC" w:cs="CordiaUPC"/>
                <w:snapToGrid w:val="0"/>
                <w:sz w:val="26"/>
                <w:szCs w:val="26"/>
                <w:lang w:val="en-US"/>
              </w:rPr>
            </w:pPr>
          </w:p>
          <w:p w14:paraId="73D5FDD8" w14:textId="77777777" w:rsidR="00A04542" w:rsidRPr="000F2676" w:rsidRDefault="00A04542" w:rsidP="000F2676">
            <w:pPr>
              <w:tabs>
                <w:tab w:val="right" w:pos="1130"/>
              </w:tabs>
              <w:spacing w:line="220" w:lineRule="exact"/>
              <w:ind w:left="-108" w:right="-115"/>
              <w:jc w:val="center"/>
              <w:rPr>
                <w:rFonts w:ascii="CordiaUPC" w:hAnsi="CordiaUPC" w:cs="CordiaUPC"/>
                <w:snapToGrid w:val="0"/>
                <w:sz w:val="26"/>
                <w:szCs w:val="26"/>
                <w:lang w:val="en-US"/>
              </w:rPr>
            </w:pPr>
          </w:p>
          <w:p w14:paraId="647A103C" w14:textId="7F3C88C7" w:rsidR="00A04542" w:rsidRPr="000F2676" w:rsidRDefault="00CC286D" w:rsidP="000F2676">
            <w:pPr>
              <w:tabs>
                <w:tab w:val="right" w:pos="1130"/>
              </w:tabs>
              <w:spacing w:line="220" w:lineRule="exact"/>
              <w:ind w:left="-108" w:right="-115"/>
              <w:jc w:val="center"/>
              <w:rPr>
                <w:rFonts w:ascii="CordiaUPC" w:hAnsi="CordiaUPC" w:cs="CordiaUPC"/>
                <w:sz w:val="26"/>
                <w:szCs w:val="26"/>
              </w:rPr>
            </w:pPr>
            <w:r w:rsidRPr="00887104">
              <w:rPr>
                <w:rFonts w:ascii="CordiaUPC" w:hAnsi="CordiaUPC" w:cs="CordiaUPC" w:hint="cs"/>
                <w:color w:val="000000"/>
                <w:sz w:val="26"/>
                <w:szCs w:val="26"/>
                <w:lang w:val="en-US" w:bidi="th-TH"/>
              </w:rPr>
              <w:t>31 December 2020</w:t>
            </w:r>
          </w:p>
        </w:tc>
      </w:tr>
      <w:tr w:rsidR="00EA08E1" w:rsidRPr="000F2676" w14:paraId="61CAF4BB" w14:textId="77777777" w:rsidTr="000F2676">
        <w:tc>
          <w:tcPr>
            <w:tcW w:w="5490" w:type="dxa"/>
            <w:vAlign w:val="bottom"/>
          </w:tcPr>
          <w:p w14:paraId="3EA67935" w14:textId="77777777" w:rsidR="00EA08E1" w:rsidRPr="000F2676" w:rsidRDefault="00EA08E1" w:rsidP="000F2676">
            <w:pPr>
              <w:spacing w:line="220" w:lineRule="exact"/>
              <w:jc w:val="both"/>
              <w:outlineLvl w:val="7"/>
              <w:rPr>
                <w:rFonts w:ascii="CordiaUPC" w:hAnsi="CordiaUPC" w:cs="CordiaUPC"/>
                <w:color w:val="000000"/>
                <w:sz w:val="26"/>
                <w:szCs w:val="26"/>
                <w:lang w:val="en-US"/>
              </w:rPr>
            </w:pPr>
          </w:p>
        </w:tc>
        <w:tc>
          <w:tcPr>
            <w:tcW w:w="4126" w:type="dxa"/>
            <w:gridSpan w:val="3"/>
            <w:vAlign w:val="center"/>
          </w:tcPr>
          <w:p w14:paraId="636CD8ED" w14:textId="53B3ACC4" w:rsidR="00EA08E1" w:rsidRPr="000F2676" w:rsidRDefault="00DE16F6" w:rsidP="000F2458">
            <w:pPr>
              <w:spacing w:line="220" w:lineRule="exact"/>
              <w:ind w:right="-40"/>
              <w:jc w:val="center"/>
              <w:rPr>
                <w:rFonts w:ascii="CordiaUPC" w:hAnsi="CordiaUPC" w:cs="CordiaUPC"/>
                <w:sz w:val="26"/>
                <w:szCs w:val="26"/>
              </w:rPr>
            </w:pPr>
            <w:r>
              <w:rPr>
                <w:rFonts w:ascii="CordiaUPC" w:hAnsi="CordiaUPC" w:cs="CordiaUPC" w:hint="cs"/>
                <w:i/>
                <w:iCs/>
                <w:sz w:val="26"/>
                <w:szCs w:val="26"/>
                <w:cs/>
                <w:lang w:bidi="th-TH"/>
              </w:rPr>
              <w:t xml:space="preserve">   </w:t>
            </w:r>
            <w:r w:rsidR="00EA08E1" w:rsidRPr="000F2676">
              <w:rPr>
                <w:rFonts w:ascii="CordiaUPC" w:hAnsi="CordiaUPC" w:cs="CordiaUPC" w:hint="cs"/>
                <w:i/>
                <w:iCs/>
                <w:sz w:val="26"/>
                <w:szCs w:val="26"/>
              </w:rPr>
              <w:t>(%)</w:t>
            </w:r>
          </w:p>
        </w:tc>
      </w:tr>
      <w:tr w:rsidR="00A51BCF" w:rsidRPr="000F2676" w14:paraId="0AC82E6F" w14:textId="77777777" w:rsidTr="000F2676">
        <w:tc>
          <w:tcPr>
            <w:tcW w:w="5490" w:type="dxa"/>
            <w:vAlign w:val="bottom"/>
          </w:tcPr>
          <w:p w14:paraId="77FBAC90" w14:textId="77777777" w:rsidR="00A51BCF" w:rsidRPr="000F2676" w:rsidRDefault="00A51BCF" w:rsidP="00A51BCF">
            <w:pPr>
              <w:spacing w:line="220" w:lineRule="exac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Capital Adequacy Ratio/Total Risk-Weighted Asset</w:t>
            </w:r>
          </w:p>
        </w:tc>
        <w:tc>
          <w:tcPr>
            <w:tcW w:w="1620" w:type="dxa"/>
            <w:vAlign w:val="bottom"/>
          </w:tcPr>
          <w:p w14:paraId="0D181457" w14:textId="2D97B575" w:rsidR="00A51BCF" w:rsidRPr="000F2676" w:rsidRDefault="00A51BCF" w:rsidP="00A51BCF">
            <w:pPr>
              <w:spacing w:line="220" w:lineRule="exact"/>
              <w:ind w:right="464"/>
              <w:jc w:val="right"/>
              <w:rPr>
                <w:rFonts w:ascii="CordiaUPC" w:hAnsi="CordiaUPC" w:cs="CordiaUPC"/>
                <w:sz w:val="26"/>
                <w:szCs w:val="26"/>
              </w:rPr>
            </w:pPr>
            <w:r w:rsidRPr="000F2676">
              <w:rPr>
                <w:rFonts w:ascii="CordiaUPC" w:hAnsi="CordiaUPC" w:cs="CordiaUPC" w:hint="cs"/>
                <w:sz w:val="26"/>
                <w:szCs w:val="26"/>
              </w:rPr>
              <w:t xml:space="preserve">   11.0</w:t>
            </w:r>
          </w:p>
        </w:tc>
        <w:tc>
          <w:tcPr>
            <w:tcW w:w="1170" w:type="dxa"/>
            <w:vAlign w:val="bottom"/>
          </w:tcPr>
          <w:p w14:paraId="6FD1032D" w14:textId="2825639A" w:rsidR="00A51BCF" w:rsidRPr="000F2676" w:rsidRDefault="00A51BCF" w:rsidP="00A51BCF">
            <w:pPr>
              <w:tabs>
                <w:tab w:val="decimal" w:pos="620"/>
              </w:tabs>
              <w:spacing w:line="220" w:lineRule="exact"/>
              <w:ind w:right="153"/>
              <w:rPr>
                <w:rFonts w:ascii="CordiaUPC" w:hAnsi="CordiaUPC" w:cs="CordiaUPC"/>
                <w:sz w:val="26"/>
                <w:szCs w:val="26"/>
              </w:rPr>
            </w:pPr>
            <w:r>
              <w:rPr>
                <w:rFonts w:ascii="CordiaUPC" w:hAnsi="CordiaUPC" w:cs="CordiaUPC"/>
                <w:sz w:val="26"/>
                <w:szCs w:val="26"/>
              </w:rPr>
              <w:t>19.</w:t>
            </w:r>
            <w:r w:rsidR="00AD3499">
              <w:rPr>
                <w:rFonts w:ascii="CordiaUPC" w:hAnsi="CordiaUPC" w:cs="CordiaUPC"/>
                <w:sz w:val="26"/>
                <w:szCs w:val="26"/>
              </w:rPr>
              <w:t>61</w:t>
            </w:r>
          </w:p>
        </w:tc>
        <w:tc>
          <w:tcPr>
            <w:tcW w:w="1336" w:type="dxa"/>
            <w:vAlign w:val="bottom"/>
          </w:tcPr>
          <w:p w14:paraId="36197C74" w14:textId="75568176" w:rsidR="00A51BCF" w:rsidRPr="000F2676" w:rsidRDefault="00A51BCF" w:rsidP="00A51BCF">
            <w:pPr>
              <w:tabs>
                <w:tab w:val="decimal" w:pos="700"/>
              </w:tabs>
              <w:spacing w:line="220" w:lineRule="exact"/>
              <w:ind w:right="53"/>
              <w:rPr>
                <w:rFonts w:ascii="CordiaUPC" w:hAnsi="CordiaUPC" w:cs="CordiaUPC"/>
                <w:sz w:val="26"/>
                <w:szCs w:val="26"/>
              </w:rPr>
            </w:pPr>
            <w:r>
              <w:rPr>
                <w:rFonts w:ascii="CordiaUPC" w:hAnsi="CordiaUPC" w:cs="CordiaUPC"/>
                <w:sz w:val="26"/>
                <w:szCs w:val="26"/>
              </w:rPr>
              <w:t>19.59</w:t>
            </w:r>
          </w:p>
        </w:tc>
      </w:tr>
      <w:tr w:rsidR="00A51BCF" w:rsidRPr="000F2676" w14:paraId="6AA10B16" w14:textId="77777777" w:rsidTr="000F2676">
        <w:tc>
          <w:tcPr>
            <w:tcW w:w="5490" w:type="dxa"/>
          </w:tcPr>
          <w:p w14:paraId="3CAA05F5" w14:textId="77777777" w:rsidR="00A51BCF" w:rsidRPr="000F2676" w:rsidRDefault="00A51BCF" w:rsidP="00A51BCF">
            <w:pPr>
              <w:spacing w:line="220" w:lineRule="exac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Tier 1 Capital Ratio/Total Risk-Weighted Asset</w:t>
            </w:r>
          </w:p>
        </w:tc>
        <w:tc>
          <w:tcPr>
            <w:tcW w:w="1620" w:type="dxa"/>
          </w:tcPr>
          <w:p w14:paraId="61B3533B" w14:textId="70FCB83A" w:rsidR="00A51BCF" w:rsidRPr="000F2676" w:rsidRDefault="00A51BCF" w:rsidP="00A51BCF">
            <w:pPr>
              <w:spacing w:line="220" w:lineRule="exact"/>
              <w:ind w:right="464"/>
              <w:jc w:val="right"/>
              <w:rPr>
                <w:rFonts w:ascii="CordiaUPC" w:hAnsi="CordiaUPC" w:cs="CordiaUPC"/>
                <w:sz w:val="26"/>
                <w:szCs w:val="26"/>
              </w:rPr>
            </w:pPr>
            <w:r w:rsidRPr="000F2676">
              <w:rPr>
                <w:rFonts w:ascii="CordiaUPC" w:hAnsi="CordiaUPC" w:cs="CordiaUPC" w:hint="cs"/>
                <w:sz w:val="26"/>
                <w:szCs w:val="26"/>
              </w:rPr>
              <w:t>8.5</w:t>
            </w:r>
          </w:p>
        </w:tc>
        <w:tc>
          <w:tcPr>
            <w:tcW w:w="1170" w:type="dxa"/>
          </w:tcPr>
          <w:p w14:paraId="378CE65C" w14:textId="36FBA541" w:rsidR="00A51BCF" w:rsidRPr="000F2676" w:rsidRDefault="00A51BCF" w:rsidP="00A51BCF">
            <w:pPr>
              <w:tabs>
                <w:tab w:val="decimal" w:pos="620"/>
              </w:tabs>
              <w:spacing w:line="220" w:lineRule="exact"/>
              <w:ind w:right="153"/>
              <w:rPr>
                <w:rFonts w:ascii="CordiaUPC" w:hAnsi="CordiaUPC" w:cs="CordiaUPC"/>
                <w:sz w:val="26"/>
                <w:szCs w:val="26"/>
              </w:rPr>
            </w:pPr>
            <w:r>
              <w:rPr>
                <w:rFonts w:ascii="CordiaUPC" w:hAnsi="CordiaUPC" w:cs="CordiaUPC"/>
                <w:sz w:val="26"/>
                <w:szCs w:val="26"/>
              </w:rPr>
              <w:t>15.</w:t>
            </w:r>
            <w:r w:rsidR="00AD3499">
              <w:rPr>
                <w:rFonts w:ascii="CordiaUPC" w:hAnsi="CordiaUPC" w:cs="CordiaUPC"/>
                <w:sz w:val="26"/>
                <w:szCs w:val="26"/>
              </w:rPr>
              <w:t>51</w:t>
            </w:r>
          </w:p>
        </w:tc>
        <w:tc>
          <w:tcPr>
            <w:tcW w:w="1336" w:type="dxa"/>
          </w:tcPr>
          <w:p w14:paraId="2505CD48" w14:textId="3E439849" w:rsidR="00A51BCF" w:rsidRPr="000F2676" w:rsidRDefault="00A51BCF" w:rsidP="00A51BCF">
            <w:pPr>
              <w:tabs>
                <w:tab w:val="decimal" w:pos="700"/>
              </w:tabs>
              <w:spacing w:line="220" w:lineRule="exact"/>
              <w:ind w:right="53"/>
              <w:rPr>
                <w:rFonts w:ascii="CordiaUPC" w:hAnsi="CordiaUPC" w:cs="CordiaUPC"/>
                <w:sz w:val="26"/>
                <w:szCs w:val="26"/>
              </w:rPr>
            </w:pPr>
            <w:r>
              <w:rPr>
                <w:rFonts w:ascii="CordiaUPC" w:hAnsi="CordiaUPC" w:cs="CordiaUPC"/>
                <w:sz w:val="26"/>
                <w:szCs w:val="26"/>
              </w:rPr>
              <w:t>15.46</w:t>
            </w:r>
          </w:p>
        </w:tc>
      </w:tr>
      <w:tr w:rsidR="00A51BCF" w:rsidRPr="000F2676" w14:paraId="5939A83B" w14:textId="77777777" w:rsidTr="000F2676">
        <w:tc>
          <w:tcPr>
            <w:tcW w:w="5490" w:type="dxa"/>
          </w:tcPr>
          <w:p w14:paraId="3F333338" w14:textId="3B96D478" w:rsidR="00A51BCF" w:rsidRPr="000F2676" w:rsidRDefault="00A51BCF" w:rsidP="00A51BCF">
            <w:pPr>
              <w:tabs>
                <w:tab w:val="left" w:pos="252"/>
              </w:tabs>
              <w:spacing w:line="220" w:lineRule="exact"/>
              <w:ind w:right="-380"/>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Common Equity Tier 1 Capital Ratio/Total Risk-Weighted Asset</w:t>
            </w:r>
          </w:p>
        </w:tc>
        <w:tc>
          <w:tcPr>
            <w:tcW w:w="1620" w:type="dxa"/>
            <w:vAlign w:val="bottom"/>
          </w:tcPr>
          <w:p w14:paraId="2A40B839" w14:textId="331E61EE" w:rsidR="00A51BCF" w:rsidRPr="000F2676" w:rsidRDefault="00A51BCF" w:rsidP="00A51BCF">
            <w:pPr>
              <w:spacing w:line="220" w:lineRule="exact"/>
              <w:ind w:right="464"/>
              <w:jc w:val="right"/>
              <w:rPr>
                <w:rFonts w:ascii="CordiaUPC" w:hAnsi="CordiaUPC" w:cs="CordiaUPC"/>
                <w:sz w:val="26"/>
                <w:szCs w:val="26"/>
              </w:rPr>
            </w:pPr>
            <w:r w:rsidRPr="000F2676">
              <w:rPr>
                <w:rFonts w:ascii="CordiaUPC" w:hAnsi="CordiaUPC" w:cs="CordiaUPC" w:hint="cs"/>
                <w:sz w:val="26"/>
                <w:szCs w:val="26"/>
              </w:rPr>
              <w:t>7.0</w:t>
            </w:r>
          </w:p>
        </w:tc>
        <w:tc>
          <w:tcPr>
            <w:tcW w:w="1170" w:type="dxa"/>
            <w:vAlign w:val="bottom"/>
          </w:tcPr>
          <w:p w14:paraId="0FE8241F" w14:textId="58F80048" w:rsidR="00A51BCF" w:rsidRPr="000F2676" w:rsidRDefault="00A51BCF" w:rsidP="00A51BCF">
            <w:pPr>
              <w:tabs>
                <w:tab w:val="decimal" w:pos="620"/>
              </w:tabs>
              <w:spacing w:line="220" w:lineRule="exact"/>
              <w:ind w:right="153"/>
              <w:rPr>
                <w:rFonts w:ascii="CordiaUPC" w:hAnsi="CordiaUPC" w:cs="CordiaUPC"/>
                <w:sz w:val="26"/>
                <w:szCs w:val="26"/>
                <w:lang w:val="en-US"/>
              </w:rPr>
            </w:pPr>
            <w:r>
              <w:rPr>
                <w:rFonts w:ascii="CordiaUPC" w:hAnsi="CordiaUPC" w:cs="CordiaUPC"/>
                <w:sz w:val="26"/>
                <w:szCs w:val="26"/>
              </w:rPr>
              <w:t>14.4</w:t>
            </w:r>
            <w:r w:rsidR="00AD3499">
              <w:rPr>
                <w:rFonts w:ascii="CordiaUPC" w:hAnsi="CordiaUPC" w:cs="CordiaUPC"/>
                <w:sz w:val="26"/>
                <w:szCs w:val="26"/>
              </w:rPr>
              <w:t>9</w:t>
            </w:r>
          </w:p>
        </w:tc>
        <w:tc>
          <w:tcPr>
            <w:tcW w:w="1336" w:type="dxa"/>
            <w:vAlign w:val="bottom"/>
          </w:tcPr>
          <w:p w14:paraId="42A89A71" w14:textId="2E4FE639" w:rsidR="00A51BCF" w:rsidRPr="000F2676" w:rsidRDefault="00A51BCF" w:rsidP="00A51BCF">
            <w:pPr>
              <w:tabs>
                <w:tab w:val="decimal" w:pos="700"/>
              </w:tabs>
              <w:spacing w:line="220" w:lineRule="exact"/>
              <w:ind w:right="53"/>
              <w:rPr>
                <w:rFonts w:ascii="CordiaUPC" w:hAnsi="CordiaUPC" w:cs="CordiaUPC"/>
                <w:sz w:val="26"/>
                <w:szCs w:val="26"/>
                <w:lang w:val="en-US"/>
              </w:rPr>
            </w:pPr>
            <w:r>
              <w:rPr>
                <w:rFonts w:ascii="CordiaUPC" w:hAnsi="CordiaUPC" w:cs="CordiaUPC"/>
                <w:sz w:val="26"/>
                <w:szCs w:val="26"/>
                <w:lang w:val="en-US"/>
              </w:rPr>
              <w:t>14.45</w:t>
            </w:r>
          </w:p>
        </w:tc>
      </w:tr>
    </w:tbl>
    <w:p w14:paraId="72B7D855" w14:textId="77777777" w:rsidR="00DE16F6" w:rsidRPr="00DE16F6" w:rsidRDefault="00DE16F6" w:rsidP="009F2233">
      <w:pPr>
        <w:spacing w:line="240" w:lineRule="auto"/>
        <w:ind w:left="540"/>
        <w:jc w:val="thaiDistribute"/>
        <w:rPr>
          <w:rFonts w:ascii="CordiaUPC" w:hAnsi="CordiaUPC" w:cs="CordiaUPC"/>
          <w:color w:val="000000"/>
          <w:sz w:val="8"/>
          <w:szCs w:val="8"/>
          <w:lang w:val="en-US" w:eastAsia="en-GB" w:bidi="th-TH"/>
        </w:rPr>
      </w:pPr>
    </w:p>
    <w:p w14:paraId="73386590" w14:textId="2EF7C7C7" w:rsidR="009F2233" w:rsidRPr="000F2676" w:rsidRDefault="009F2233" w:rsidP="009F2233">
      <w:pPr>
        <w:spacing w:line="240" w:lineRule="auto"/>
        <w:ind w:left="540"/>
        <w:jc w:val="thaiDistribute"/>
        <w:rPr>
          <w:rFonts w:ascii="CordiaUPC" w:hAnsi="CordiaUPC" w:cs="CordiaUPC"/>
          <w:color w:val="000000"/>
          <w:sz w:val="24"/>
          <w:szCs w:val="24"/>
          <w:lang w:val="en-US" w:eastAsia="en-GB" w:bidi="th-TH"/>
        </w:rPr>
      </w:pPr>
      <w:r w:rsidRPr="000F2676">
        <w:rPr>
          <w:rFonts w:ascii="CordiaUPC" w:hAnsi="CordiaUPC" w:cs="CordiaUPC" w:hint="cs"/>
          <w:color w:val="000000"/>
          <w:sz w:val="24"/>
          <w:szCs w:val="24"/>
          <w:lang w:val="en-US" w:eastAsia="en-GB" w:bidi="th-TH"/>
        </w:rPr>
        <w:t xml:space="preserve">* Includes capital conservation buffer as required by the </w:t>
      </w:r>
      <w:proofErr w:type="spellStart"/>
      <w:r w:rsidRPr="000F2676">
        <w:rPr>
          <w:rFonts w:ascii="CordiaUPC" w:hAnsi="CordiaUPC" w:cs="CordiaUPC" w:hint="cs"/>
          <w:color w:val="000000"/>
          <w:sz w:val="24"/>
          <w:szCs w:val="24"/>
          <w:lang w:val="en-US" w:eastAsia="en-GB" w:bidi="th-TH"/>
        </w:rPr>
        <w:t>BoT</w:t>
      </w:r>
      <w:proofErr w:type="spellEnd"/>
      <w:r w:rsidRPr="000F2676">
        <w:rPr>
          <w:rFonts w:ascii="CordiaUPC" w:hAnsi="CordiaUPC" w:cs="CordiaUPC" w:hint="cs"/>
          <w:color w:val="000000"/>
          <w:sz w:val="24"/>
          <w:szCs w:val="24"/>
          <w:lang w:val="en-US" w:eastAsia="en-GB" w:bidi="th-TH"/>
        </w:rPr>
        <w:t xml:space="preserve"> commencing 1 January 2016.  </w:t>
      </w:r>
    </w:p>
    <w:p w14:paraId="7E33F401" w14:textId="77777777" w:rsidR="002C5734" w:rsidRDefault="002C5734">
      <w:r>
        <w:br w:type="page"/>
      </w:r>
    </w:p>
    <w:tbl>
      <w:tblPr>
        <w:tblW w:w="9616" w:type="dxa"/>
        <w:tblInd w:w="450" w:type="dxa"/>
        <w:tblLayout w:type="fixed"/>
        <w:tblCellMar>
          <w:left w:w="115" w:type="dxa"/>
          <w:right w:w="115" w:type="dxa"/>
        </w:tblCellMar>
        <w:tblLook w:val="0000" w:firstRow="0" w:lastRow="0" w:firstColumn="0" w:lastColumn="0" w:noHBand="0" w:noVBand="0"/>
      </w:tblPr>
      <w:tblGrid>
        <w:gridCol w:w="5940"/>
        <w:gridCol w:w="1696"/>
        <w:gridCol w:w="275"/>
        <w:gridCol w:w="9"/>
        <w:gridCol w:w="1696"/>
      </w:tblGrid>
      <w:tr w:rsidR="0002717F" w:rsidRPr="000F2676" w14:paraId="39D53DBC" w14:textId="77777777" w:rsidTr="004D146E">
        <w:trPr>
          <w:trHeight w:val="20"/>
        </w:trPr>
        <w:tc>
          <w:tcPr>
            <w:tcW w:w="5940" w:type="dxa"/>
          </w:tcPr>
          <w:p w14:paraId="40089F33" w14:textId="018FA184" w:rsidR="0002717F" w:rsidRPr="000F2676" w:rsidRDefault="0002717F" w:rsidP="000F2676">
            <w:pPr>
              <w:pStyle w:val="Heading8"/>
              <w:tabs>
                <w:tab w:val="left" w:pos="212"/>
                <w:tab w:val="left" w:pos="494"/>
              </w:tabs>
              <w:spacing w:line="240" w:lineRule="atLeast"/>
              <w:ind w:right="-29"/>
              <w:rPr>
                <w:rFonts w:ascii="CordiaUPC" w:hAnsi="CordiaUPC" w:cs="CordiaUPC"/>
                <w:b/>
                <w:bCs/>
                <w:i/>
                <w:iCs/>
                <w:sz w:val="26"/>
                <w:szCs w:val="26"/>
                <w:lang w:val="en-US" w:eastAsia="en-US"/>
              </w:rPr>
            </w:pPr>
          </w:p>
        </w:tc>
        <w:tc>
          <w:tcPr>
            <w:tcW w:w="3676" w:type="dxa"/>
            <w:gridSpan w:val="4"/>
          </w:tcPr>
          <w:p w14:paraId="69F36777" w14:textId="50612C47" w:rsidR="0002717F" w:rsidRPr="000F2676" w:rsidRDefault="0002717F" w:rsidP="000F2676">
            <w:pPr>
              <w:pStyle w:val="acctfourfigures"/>
              <w:tabs>
                <w:tab w:val="clear" w:pos="765"/>
              </w:tabs>
              <w:spacing w:line="240" w:lineRule="atLeast"/>
              <w:ind w:left="-79" w:right="-79"/>
              <w:jc w:val="center"/>
              <w:rPr>
                <w:rFonts w:ascii="CordiaUPC" w:hAnsi="CordiaUPC" w:cs="CordiaUPC"/>
                <w:spacing w:val="-6"/>
                <w:sz w:val="26"/>
                <w:szCs w:val="26"/>
                <w:lang w:val="en-US" w:bidi="th-TH"/>
              </w:rPr>
            </w:pPr>
            <w:r w:rsidRPr="000F2676">
              <w:rPr>
                <w:rFonts w:ascii="CordiaUPC" w:hAnsi="CordiaUPC" w:cs="CordiaUPC" w:hint="cs"/>
                <w:b/>
                <w:bCs/>
                <w:sz w:val="26"/>
                <w:szCs w:val="26"/>
              </w:rPr>
              <w:t>Bank only</w:t>
            </w:r>
          </w:p>
        </w:tc>
      </w:tr>
      <w:tr w:rsidR="00CC286D" w:rsidRPr="000F2676" w14:paraId="1AC98311" w14:textId="77777777" w:rsidTr="000B7595">
        <w:trPr>
          <w:trHeight w:val="288"/>
        </w:trPr>
        <w:tc>
          <w:tcPr>
            <w:tcW w:w="5940" w:type="dxa"/>
            <w:vAlign w:val="center"/>
          </w:tcPr>
          <w:p w14:paraId="5B94A220" w14:textId="77777777" w:rsidR="00CC286D" w:rsidRPr="000F2676" w:rsidRDefault="00CC286D" w:rsidP="00CC286D">
            <w:pPr>
              <w:spacing w:line="240" w:lineRule="atLeast"/>
              <w:jc w:val="center"/>
              <w:rPr>
                <w:rFonts w:ascii="CordiaUPC" w:hAnsi="CordiaUPC" w:cs="CordiaUPC"/>
                <w:sz w:val="26"/>
                <w:szCs w:val="26"/>
                <w:lang w:val="en-US"/>
              </w:rPr>
            </w:pPr>
          </w:p>
        </w:tc>
        <w:tc>
          <w:tcPr>
            <w:tcW w:w="1696" w:type="dxa"/>
          </w:tcPr>
          <w:p w14:paraId="701C8C20" w14:textId="09535A4B" w:rsidR="00CC286D" w:rsidRPr="000F2676" w:rsidRDefault="00CC286D" w:rsidP="00CC286D">
            <w:pPr>
              <w:pStyle w:val="acctfourfigures"/>
              <w:tabs>
                <w:tab w:val="clear" w:pos="765"/>
              </w:tabs>
              <w:spacing w:line="240" w:lineRule="atLeast"/>
              <w:ind w:left="-169" w:right="-169"/>
              <w:jc w:val="center"/>
              <w:rPr>
                <w:rFonts w:ascii="CordiaUPC" w:hAnsi="CordiaUPC" w:cs="CordiaUPC"/>
                <w:sz w:val="26"/>
                <w:szCs w:val="26"/>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c>
          <w:tcPr>
            <w:tcW w:w="275" w:type="dxa"/>
          </w:tcPr>
          <w:p w14:paraId="1238940D" w14:textId="77777777" w:rsidR="00CC286D" w:rsidRPr="000F2676" w:rsidRDefault="00CC286D" w:rsidP="00CC286D">
            <w:pPr>
              <w:pStyle w:val="acctfourfigures"/>
              <w:tabs>
                <w:tab w:val="clear" w:pos="765"/>
                <w:tab w:val="left" w:pos="720"/>
              </w:tabs>
              <w:spacing w:line="240" w:lineRule="atLeast"/>
              <w:jc w:val="center"/>
              <w:rPr>
                <w:rFonts w:ascii="CordiaUPC" w:hAnsi="CordiaUPC" w:cs="CordiaUPC"/>
                <w:sz w:val="26"/>
                <w:szCs w:val="26"/>
              </w:rPr>
            </w:pPr>
          </w:p>
        </w:tc>
        <w:tc>
          <w:tcPr>
            <w:tcW w:w="1705" w:type="dxa"/>
            <w:gridSpan w:val="2"/>
          </w:tcPr>
          <w:p w14:paraId="1F9463E8" w14:textId="04556E40" w:rsidR="00CC286D" w:rsidRPr="000F2676" w:rsidRDefault="00CC286D" w:rsidP="00CC286D">
            <w:pPr>
              <w:pStyle w:val="acctfourfigures"/>
              <w:tabs>
                <w:tab w:val="clear" w:pos="765"/>
              </w:tabs>
              <w:spacing w:line="240" w:lineRule="atLeast"/>
              <w:ind w:left="-79" w:right="-79"/>
              <w:jc w:val="center"/>
              <w:rPr>
                <w:rFonts w:ascii="CordiaUPC" w:hAnsi="CordiaUPC" w:cs="CordiaUPC"/>
                <w:spacing w:val="-6"/>
                <w:sz w:val="26"/>
                <w:szCs w:val="26"/>
                <w:lang w:val="en-US" w:bidi="th-TH"/>
              </w:rPr>
            </w:pPr>
            <w:r w:rsidRPr="00887104">
              <w:rPr>
                <w:rFonts w:ascii="CordiaUPC" w:hAnsi="CordiaUPC" w:cs="CordiaUPC" w:hint="cs"/>
                <w:color w:val="000000"/>
                <w:sz w:val="26"/>
                <w:szCs w:val="26"/>
                <w:lang w:val="en-US" w:bidi="th-TH"/>
              </w:rPr>
              <w:t>31 December 2020</w:t>
            </w:r>
          </w:p>
        </w:tc>
      </w:tr>
      <w:tr w:rsidR="00324A88" w:rsidRPr="000F2676" w14:paraId="1A52DC57" w14:textId="77777777" w:rsidTr="004D146E">
        <w:trPr>
          <w:trHeight w:val="20"/>
        </w:trPr>
        <w:tc>
          <w:tcPr>
            <w:tcW w:w="5940" w:type="dxa"/>
          </w:tcPr>
          <w:p w14:paraId="3FB5D71A" w14:textId="77777777" w:rsidR="00324A88" w:rsidRPr="000F2676" w:rsidRDefault="00324A88" w:rsidP="000F2676">
            <w:pPr>
              <w:pStyle w:val="Heading8"/>
              <w:tabs>
                <w:tab w:val="left" w:pos="212"/>
                <w:tab w:val="left" w:pos="494"/>
              </w:tabs>
              <w:spacing w:line="240" w:lineRule="atLeast"/>
              <w:ind w:right="-29"/>
              <w:rPr>
                <w:rFonts w:ascii="CordiaUPC" w:hAnsi="CordiaUPC" w:cs="CordiaUPC"/>
                <w:b/>
                <w:bCs/>
                <w:i/>
                <w:iCs/>
                <w:sz w:val="26"/>
                <w:szCs w:val="26"/>
                <w:lang w:val="en-US" w:eastAsia="en-US"/>
              </w:rPr>
            </w:pPr>
          </w:p>
        </w:tc>
        <w:tc>
          <w:tcPr>
            <w:tcW w:w="3676" w:type="dxa"/>
            <w:gridSpan w:val="4"/>
            <w:vAlign w:val="bottom"/>
          </w:tcPr>
          <w:p w14:paraId="3E09D590" w14:textId="77777777" w:rsidR="00324A88" w:rsidRPr="000F2676" w:rsidRDefault="00324A88" w:rsidP="000F2676">
            <w:pPr>
              <w:spacing w:line="240" w:lineRule="atLeast"/>
              <w:ind w:left="184" w:right="54"/>
              <w:jc w:val="center"/>
              <w:rPr>
                <w:rFonts w:ascii="CordiaUPC" w:hAnsi="CordiaUPC" w:cs="CordiaUPC"/>
                <w:color w:val="000000"/>
                <w:sz w:val="26"/>
                <w:szCs w:val="26"/>
              </w:rPr>
            </w:pPr>
            <w:r w:rsidRPr="000F2676">
              <w:rPr>
                <w:rFonts w:ascii="CordiaUPC" w:hAnsi="CordiaUPC" w:cs="CordiaUPC" w:hint="cs"/>
                <w:i/>
                <w:iCs/>
                <w:sz w:val="26"/>
                <w:szCs w:val="26"/>
                <w:lang w:val="en-US"/>
              </w:rPr>
              <w:t>(in million Baht)</w:t>
            </w:r>
          </w:p>
        </w:tc>
      </w:tr>
      <w:tr w:rsidR="00324A88" w:rsidRPr="000F2676" w14:paraId="743CC988" w14:textId="77777777" w:rsidTr="004D146E">
        <w:trPr>
          <w:trHeight w:val="20"/>
        </w:trPr>
        <w:tc>
          <w:tcPr>
            <w:tcW w:w="5940" w:type="dxa"/>
          </w:tcPr>
          <w:p w14:paraId="77DBC613" w14:textId="77777777" w:rsidR="00324A88" w:rsidRPr="000F2676" w:rsidRDefault="00324A88" w:rsidP="000F2676">
            <w:pPr>
              <w:pStyle w:val="Heading8"/>
              <w:tabs>
                <w:tab w:val="left" w:pos="212"/>
                <w:tab w:val="left" w:pos="494"/>
              </w:tabs>
              <w:spacing w:line="240" w:lineRule="atLeast"/>
              <w:ind w:right="-29"/>
              <w:rPr>
                <w:rFonts w:ascii="CordiaUPC" w:hAnsi="CordiaUPC" w:cs="CordiaUPC"/>
                <w:b/>
                <w:bCs/>
                <w:i/>
                <w:iCs/>
                <w:sz w:val="26"/>
                <w:szCs w:val="26"/>
                <w:lang w:val="en-US" w:eastAsia="en-US"/>
              </w:rPr>
            </w:pPr>
            <w:r w:rsidRPr="000F2676">
              <w:rPr>
                <w:rFonts w:ascii="CordiaUPC" w:hAnsi="CordiaUPC" w:cs="CordiaUPC" w:hint="cs"/>
                <w:b/>
                <w:bCs/>
                <w:i/>
                <w:iCs/>
                <w:sz w:val="26"/>
                <w:szCs w:val="26"/>
                <w:lang w:val="en-US" w:eastAsia="en-US"/>
              </w:rPr>
              <w:t>Tier 1 capital</w:t>
            </w:r>
          </w:p>
        </w:tc>
        <w:tc>
          <w:tcPr>
            <w:tcW w:w="1696" w:type="dxa"/>
          </w:tcPr>
          <w:p w14:paraId="454ACA40"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c>
          <w:tcPr>
            <w:tcW w:w="284" w:type="dxa"/>
            <w:gridSpan w:val="2"/>
          </w:tcPr>
          <w:p w14:paraId="613DE31F"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c>
          <w:tcPr>
            <w:tcW w:w="1696" w:type="dxa"/>
          </w:tcPr>
          <w:p w14:paraId="1E3F0F5B"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r>
      <w:tr w:rsidR="00324A88" w:rsidRPr="000F2676" w14:paraId="6859C53D" w14:textId="77777777" w:rsidTr="004D146E">
        <w:trPr>
          <w:trHeight w:val="20"/>
        </w:trPr>
        <w:tc>
          <w:tcPr>
            <w:tcW w:w="5940" w:type="dxa"/>
          </w:tcPr>
          <w:p w14:paraId="5B0C5E71" w14:textId="77777777" w:rsidR="00324A88" w:rsidRPr="000F2676" w:rsidRDefault="00324A88" w:rsidP="000F2676">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Common Equity Tier 1 capital (CET1)</w:t>
            </w:r>
          </w:p>
        </w:tc>
        <w:tc>
          <w:tcPr>
            <w:tcW w:w="1696" w:type="dxa"/>
          </w:tcPr>
          <w:p w14:paraId="048FEE98"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c>
          <w:tcPr>
            <w:tcW w:w="284" w:type="dxa"/>
            <w:gridSpan w:val="2"/>
          </w:tcPr>
          <w:p w14:paraId="20C0F305"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c>
          <w:tcPr>
            <w:tcW w:w="1696" w:type="dxa"/>
          </w:tcPr>
          <w:p w14:paraId="2537CA54" w14:textId="77777777" w:rsidR="00324A88" w:rsidRPr="000F2676" w:rsidRDefault="00324A88" w:rsidP="000F2676">
            <w:pPr>
              <w:tabs>
                <w:tab w:val="decimal" w:pos="882"/>
              </w:tabs>
              <w:spacing w:line="240" w:lineRule="atLeast"/>
              <w:ind w:left="184" w:right="54"/>
              <w:jc w:val="both"/>
              <w:rPr>
                <w:rFonts w:ascii="CordiaUPC" w:hAnsi="CordiaUPC" w:cs="CordiaUPC"/>
                <w:color w:val="000000"/>
                <w:sz w:val="26"/>
                <w:szCs w:val="26"/>
              </w:rPr>
            </w:pPr>
          </w:p>
        </w:tc>
      </w:tr>
      <w:tr w:rsidR="00A51BCF" w:rsidRPr="000F2676" w14:paraId="05F3AA93" w14:textId="77777777" w:rsidTr="004D146E">
        <w:trPr>
          <w:trHeight w:val="20"/>
        </w:trPr>
        <w:tc>
          <w:tcPr>
            <w:tcW w:w="5940" w:type="dxa"/>
          </w:tcPr>
          <w:p w14:paraId="56F0B55D" w14:textId="77777777" w:rsidR="00A51BCF" w:rsidRPr="000F2676" w:rsidRDefault="00A51BCF" w:rsidP="00A51BCF">
            <w:pPr>
              <w:pStyle w:val="Heading8"/>
              <w:tabs>
                <w:tab w:val="left" w:pos="212"/>
                <w:tab w:val="left" w:pos="494"/>
              </w:tabs>
              <w:spacing w:line="240" w:lineRule="atLeast"/>
              <w:ind w:right="-29"/>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Paid-up share capital</w:t>
            </w:r>
          </w:p>
        </w:tc>
        <w:tc>
          <w:tcPr>
            <w:tcW w:w="1696" w:type="dxa"/>
          </w:tcPr>
          <w:p w14:paraId="6B6A8274" w14:textId="2953E0E6"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sidRPr="00425E1B">
              <w:rPr>
                <w:rFonts w:ascii="CordiaUPC" w:eastAsia="MS Mincho" w:hAnsi="CordiaUPC" w:cs="CordiaUPC"/>
                <w:sz w:val="26"/>
                <w:szCs w:val="26"/>
                <w:lang w:eastAsia="th-TH"/>
              </w:rPr>
              <w:t>91,589</w:t>
            </w:r>
          </w:p>
        </w:tc>
        <w:tc>
          <w:tcPr>
            <w:tcW w:w="284" w:type="dxa"/>
            <w:gridSpan w:val="2"/>
          </w:tcPr>
          <w:p w14:paraId="701B9BE4" w14:textId="77777777" w:rsidR="00A51BCF" w:rsidRPr="000F2676" w:rsidRDefault="00A51BCF" w:rsidP="00A51BCF">
            <w:pPr>
              <w:tabs>
                <w:tab w:val="decimal" w:pos="882"/>
              </w:tabs>
              <w:spacing w:line="240" w:lineRule="atLeast"/>
              <w:ind w:left="184" w:right="54"/>
              <w:jc w:val="both"/>
              <w:rPr>
                <w:rFonts w:ascii="CordiaUPC" w:hAnsi="CordiaUPC" w:cs="CordiaUPC"/>
                <w:color w:val="000000"/>
                <w:sz w:val="26"/>
                <w:szCs w:val="26"/>
              </w:rPr>
            </w:pPr>
          </w:p>
        </w:tc>
        <w:tc>
          <w:tcPr>
            <w:tcW w:w="1696" w:type="dxa"/>
          </w:tcPr>
          <w:p w14:paraId="6E386E7D" w14:textId="522640BC"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sidRPr="002A52CF">
              <w:rPr>
                <w:rFonts w:ascii="CordiaUPC" w:eastAsia="MS Mincho" w:hAnsi="CordiaUPC" w:cs="CordiaUPC" w:hint="cs"/>
                <w:sz w:val="26"/>
                <w:szCs w:val="26"/>
                <w:lang w:eastAsia="th-TH"/>
              </w:rPr>
              <w:t>91,5</w:t>
            </w:r>
            <w:r>
              <w:rPr>
                <w:rFonts w:ascii="CordiaUPC" w:eastAsia="MS Mincho" w:hAnsi="CordiaUPC" w:cs="CordiaUPC"/>
                <w:sz w:val="26"/>
                <w:szCs w:val="26"/>
                <w:lang w:eastAsia="th-TH"/>
              </w:rPr>
              <w:t>89</w:t>
            </w:r>
          </w:p>
        </w:tc>
      </w:tr>
      <w:tr w:rsidR="00A51BCF" w:rsidRPr="000F2676" w14:paraId="5D30F584" w14:textId="77777777" w:rsidTr="004D146E">
        <w:trPr>
          <w:trHeight w:val="20"/>
        </w:trPr>
        <w:tc>
          <w:tcPr>
            <w:tcW w:w="5940" w:type="dxa"/>
          </w:tcPr>
          <w:p w14:paraId="6FE371F0" w14:textId="77777777"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Share premium</w:t>
            </w:r>
          </w:p>
        </w:tc>
        <w:tc>
          <w:tcPr>
            <w:tcW w:w="1696" w:type="dxa"/>
          </w:tcPr>
          <w:p w14:paraId="0396E84C" w14:textId="11E7A9D4" w:rsidR="00A51BCF" w:rsidRPr="000F2676" w:rsidRDefault="00A51BCF" w:rsidP="00A51BCF">
            <w:pPr>
              <w:tabs>
                <w:tab w:val="decimal" w:pos="1325"/>
              </w:tabs>
              <w:spacing w:line="240" w:lineRule="atLeast"/>
              <w:ind w:left="-25" w:right="-106"/>
              <w:rPr>
                <w:rFonts w:ascii="CordiaUPC" w:hAnsi="CordiaUPC" w:cs="CordiaUPC"/>
                <w:color w:val="000000"/>
                <w:sz w:val="26"/>
                <w:szCs w:val="26"/>
                <w:cs/>
                <w:lang w:val="en-US"/>
              </w:rPr>
            </w:pPr>
            <w:r w:rsidRPr="00425E1B">
              <w:rPr>
                <w:rFonts w:ascii="CordiaUPC" w:eastAsia="MS Mincho" w:hAnsi="CordiaUPC" w:cs="CordiaUPC"/>
                <w:sz w:val="26"/>
                <w:szCs w:val="26"/>
                <w:lang w:eastAsia="th-TH"/>
              </w:rPr>
              <w:t>43,322</w:t>
            </w:r>
          </w:p>
        </w:tc>
        <w:tc>
          <w:tcPr>
            <w:tcW w:w="284" w:type="dxa"/>
            <w:gridSpan w:val="2"/>
          </w:tcPr>
          <w:p w14:paraId="4F5A527F" w14:textId="77777777" w:rsidR="00A51BCF" w:rsidRPr="000F2676" w:rsidRDefault="00A51BCF" w:rsidP="00A51BCF">
            <w:pPr>
              <w:tabs>
                <w:tab w:val="decimal" w:pos="882"/>
              </w:tabs>
              <w:spacing w:line="240" w:lineRule="atLeast"/>
              <w:ind w:left="184" w:right="54"/>
              <w:jc w:val="both"/>
              <w:rPr>
                <w:rFonts w:ascii="CordiaUPC" w:hAnsi="CordiaUPC" w:cs="CordiaUPC"/>
                <w:color w:val="000000"/>
                <w:sz w:val="26"/>
                <w:szCs w:val="26"/>
              </w:rPr>
            </w:pPr>
          </w:p>
        </w:tc>
        <w:tc>
          <w:tcPr>
            <w:tcW w:w="1696" w:type="dxa"/>
          </w:tcPr>
          <w:p w14:paraId="571BB664" w14:textId="0E05B44D" w:rsidR="00A51BCF" w:rsidRPr="000F2676" w:rsidRDefault="00A51BCF" w:rsidP="00A51BCF">
            <w:pPr>
              <w:tabs>
                <w:tab w:val="decimal" w:pos="1325"/>
              </w:tabs>
              <w:spacing w:line="240" w:lineRule="atLeast"/>
              <w:ind w:left="-25" w:right="-106"/>
              <w:rPr>
                <w:rFonts w:ascii="CordiaUPC" w:hAnsi="CordiaUPC" w:cs="CordiaUPC"/>
                <w:color w:val="000000"/>
                <w:sz w:val="26"/>
                <w:szCs w:val="26"/>
                <w:cs/>
                <w:lang w:val="en-US"/>
              </w:rPr>
            </w:pPr>
            <w:r w:rsidRPr="002A52CF">
              <w:rPr>
                <w:rFonts w:ascii="CordiaUPC" w:eastAsia="MS Mincho" w:hAnsi="CordiaUPC" w:cs="CordiaUPC" w:hint="cs"/>
                <w:sz w:val="26"/>
                <w:szCs w:val="26"/>
                <w:lang w:eastAsia="th-TH"/>
              </w:rPr>
              <w:t>43,</w:t>
            </w:r>
            <w:r>
              <w:rPr>
                <w:rFonts w:ascii="CordiaUPC" w:eastAsia="MS Mincho" w:hAnsi="CordiaUPC" w:cs="CordiaUPC"/>
                <w:sz w:val="26"/>
                <w:szCs w:val="26"/>
                <w:lang w:eastAsia="th-TH"/>
              </w:rPr>
              <w:t>322</w:t>
            </w:r>
          </w:p>
        </w:tc>
      </w:tr>
      <w:tr w:rsidR="00A51BCF" w:rsidRPr="000F2676" w14:paraId="0E684922" w14:textId="77777777" w:rsidTr="004D146E">
        <w:trPr>
          <w:trHeight w:val="20"/>
        </w:trPr>
        <w:tc>
          <w:tcPr>
            <w:tcW w:w="5940" w:type="dxa"/>
          </w:tcPr>
          <w:p w14:paraId="3A47A4F7" w14:textId="77777777" w:rsidR="00A51BCF" w:rsidRPr="000F2676" w:rsidRDefault="00A51BCF" w:rsidP="00A51BCF">
            <w:pPr>
              <w:tabs>
                <w:tab w:val="left" w:pos="212"/>
                <w:tab w:val="left" w:pos="494"/>
              </w:tabs>
              <w:spacing w:line="240" w:lineRule="atLeast"/>
              <w:ind w:right="-29"/>
              <w:rPr>
                <w:rFonts w:ascii="CordiaUPC" w:eastAsia="Angsana New" w:hAnsi="CordiaUPC" w:cs="CordiaUPC"/>
                <w:sz w:val="26"/>
                <w:szCs w:val="26"/>
                <w:lang w:val="en-US"/>
              </w:rPr>
            </w:pPr>
            <w:r w:rsidRPr="000F2676">
              <w:rPr>
                <w:rFonts w:ascii="CordiaUPC" w:eastAsia="Angsana New" w:hAnsi="CordiaUPC" w:cs="CordiaUPC" w:hint="cs"/>
                <w:sz w:val="26"/>
                <w:szCs w:val="26"/>
                <w:lang w:val="en-US"/>
              </w:rPr>
              <w:t>Legal reserve</w:t>
            </w:r>
          </w:p>
        </w:tc>
        <w:tc>
          <w:tcPr>
            <w:tcW w:w="1696" w:type="dxa"/>
            <w:vAlign w:val="bottom"/>
          </w:tcPr>
          <w:p w14:paraId="699073AA" w14:textId="7F6AEE6C"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sidRPr="00425E1B">
              <w:rPr>
                <w:rFonts w:ascii="CordiaUPC" w:eastAsia="MS Mincho" w:hAnsi="CordiaUPC" w:cs="CordiaUPC"/>
                <w:sz w:val="26"/>
                <w:szCs w:val="26"/>
                <w:lang w:eastAsia="th-TH"/>
              </w:rPr>
              <w:t>10,091</w:t>
            </w:r>
          </w:p>
        </w:tc>
        <w:tc>
          <w:tcPr>
            <w:tcW w:w="284" w:type="dxa"/>
            <w:gridSpan w:val="2"/>
          </w:tcPr>
          <w:p w14:paraId="65B23C16" w14:textId="77777777" w:rsidR="00A51BCF" w:rsidRPr="000F2676" w:rsidRDefault="00A51BCF" w:rsidP="00A51BCF">
            <w:pPr>
              <w:tabs>
                <w:tab w:val="decimal" w:pos="1480"/>
              </w:tabs>
              <w:spacing w:line="240" w:lineRule="atLeast"/>
              <w:ind w:right="-302"/>
              <w:rPr>
                <w:rFonts w:ascii="CordiaUPC" w:hAnsi="CordiaUPC" w:cs="CordiaUPC"/>
                <w:color w:val="000000"/>
                <w:sz w:val="26"/>
                <w:szCs w:val="26"/>
                <w:lang w:eastAsia="en-GB" w:bidi="th-TH"/>
              </w:rPr>
            </w:pPr>
          </w:p>
        </w:tc>
        <w:tc>
          <w:tcPr>
            <w:tcW w:w="1696" w:type="dxa"/>
            <w:vAlign w:val="bottom"/>
          </w:tcPr>
          <w:p w14:paraId="01B81773" w14:textId="13D9621A"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10,091</w:t>
            </w:r>
          </w:p>
        </w:tc>
      </w:tr>
      <w:tr w:rsidR="00A51BCF" w:rsidRPr="000F2676" w14:paraId="7A24B1D4" w14:textId="77777777" w:rsidTr="004D146E">
        <w:trPr>
          <w:trHeight w:val="20"/>
        </w:trPr>
        <w:tc>
          <w:tcPr>
            <w:tcW w:w="5940" w:type="dxa"/>
          </w:tcPr>
          <w:p w14:paraId="51CA533A" w14:textId="77777777"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Net profits after appropriation</w:t>
            </w:r>
          </w:p>
        </w:tc>
        <w:tc>
          <w:tcPr>
            <w:tcW w:w="1696" w:type="dxa"/>
            <w:vAlign w:val="bottom"/>
          </w:tcPr>
          <w:p w14:paraId="59E7B98D" w14:textId="44499F38"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48,351</w:t>
            </w:r>
          </w:p>
        </w:tc>
        <w:tc>
          <w:tcPr>
            <w:tcW w:w="284" w:type="dxa"/>
            <w:gridSpan w:val="2"/>
          </w:tcPr>
          <w:p w14:paraId="29C63C20" w14:textId="77777777" w:rsidR="00A51BCF" w:rsidRPr="000F2676" w:rsidRDefault="00A51BCF" w:rsidP="00A51BCF">
            <w:pPr>
              <w:tabs>
                <w:tab w:val="decimal" w:pos="1480"/>
              </w:tabs>
              <w:spacing w:line="240" w:lineRule="atLeast"/>
              <w:ind w:right="-302"/>
              <w:rPr>
                <w:rFonts w:ascii="CordiaUPC" w:hAnsi="CordiaUPC" w:cs="CordiaUPC"/>
                <w:color w:val="000000"/>
                <w:sz w:val="26"/>
                <w:szCs w:val="26"/>
                <w:lang w:eastAsia="en-GB" w:bidi="th-TH"/>
              </w:rPr>
            </w:pPr>
          </w:p>
        </w:tc>
        <w:tc>
          <w:tcPr>
            <w:tcW w:w="1696" w:type="dxa"/>
            <w:vAlign w:val="bottom"/>
          </w:tcPr>
          <w:p w14:paraId="34FD72AA" w14:textId="1A86FA1D"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45,914</w:t>
            </w:r>
          </w:p>
        </w:tc>
      </w:tr>
      <w:tr w:rsidR="00A51BCF" w:rsidRPr="000F2676" w14:paraId="2E75896F" w14:textId="77777777" w:rsidTr="004D146E">
        <w:trPr>
          <w:trHeight w:val="20"/>
        </w:trPr>
        <w:tc>
          <w:tcPr>
            <w:tcW w:w="5940" w:type="dxa"/>
          </w:tcPr>
          <w:p w14:paraId="6CC71C8E" w14:textId="77777777"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hAnsi="CordiaUPC" w:cs="CordiaUPC"/>
                <w:color w:val="000000"/>
                <w:sz w:val="26"/>
                <w:szCs w:val="26"/>
                <w:lang w:val="en-US" w:eastAsia="en-US"/>
              </w:rPr>
            </w:pPr>
            <w:r w:rsidRPr="000F2676">
              <w:rPr>
                <w:rFonts w:ascii="CordiaUPC" w:hAnsi="CordiaUPC" w:cs="CordiaUPC" w:hint="cs"/>
                <w:color w:val="000000"/>
                <w:sz w:val="26"/>
                <w:szCs w:val="26"/>
                <w:lang w:val="en-US" w:eastAsia="en-US"/>
              </w:rPr>
              <w:t>Other comprehensive income</w:t>
            </w:r>
          </w:p>
        </w:tc>
        <w:tc>
          <w:tcPr>
            <w:tcW w:w="1696" w:type="dxa"/>
          </w:tcPr>
          <w:p w14:paraId="2D9F6E3F" w14:textId="576DF618"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sidRPr="00425E1B">
              <w:rPr>
                <w:rFonts w:ascii="CordiaUPC" w:eastAsia="MS Mincho" w:hAnsi="CordiaUPC" w:cs="CordiaUPC"/>
                <w:sz w:val="26"/>
                <w:szCs w:val="26"/>
                <w:lang w:eastAsia="th-TH"/>
              </w:rPr>
              <w:t>5</w:t>
            </w:r>
            <w:r>
              <w:rPr>
                <w:rFonts w:ascii="CordiaUPC" w:eastAsia="MS Mincho" w:hAnsi="CordiaUPC" w:cs="CordiaUPC"/>
                <w:sz w:val="26"/>
                <w:szCs w:val="26"/>
                <w:lang w:eastAsia="th-TH"/>
              </w:rPr>
              <w:t>,140</w:t>
            </w:r>
          </w:p>
        </w:tc>
        <w:tc>
          <w:tcPr>
            <w:tcW w:w="284" w:type="dxa"/>
            <w:gridSpan w:val="2"/>
          </w:tcPr>
          <w:p w14:paraId="585527B3" w14:textId="77777777" w:rsidR="00A51BCF" w:rsidRPr="000F2676" w:rsidRDefault="00A51BCF" w:rsidP="00A51BCF">
            <w:pPr>
              <w:tabs>
                <w:tab w:val="decimal" w:pos="1480"/>
              </w:tabs>
              <w:spacing w:line="240" w:lineRule="atLeast"/>
              <w:ind w:right="-302"/>
              <w:rPr>
                <w:rFonts w:ascii="CordiaUPC" w:hAnsi="CordiaUPC" w:cs="CordiaUPC"/>
                <w:sz w:val="26"/>
                <w:szCs w:val="26"/>
              </w:rPr>
            </w:pPr>
          </w:p>
        </w:tc>
        <w:tc>
          <w:tcPr>
            <w:tcW w:w="1696" w:type="dxa"/>
          </w:tcPr>
          <w:p w14:paraId="55E0DC70" w14:textId="78876B47"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5,293</w:t>
            </w:r>
          </w:p>
        </w:tc>
      </w:tr>
      <w:tr w:rsidR="00A51BCF" w:rsidRPr="000F2676" w14:paraId="0EBAB03E" w14:textId="77777777" w:rsidTr="004D146E">
        <w:trPr>
          <w:trHeight w:val="20"/>
        </w:trPr>
        <w:tc>
          <w:tcPr>
            <w:tcW w:w="5940" w:type="dxa"/>
            <w:vAlign w:val="bottom"/>
          </w:tcPr>
          <w:p w14:paraId="6E262B82" w14:textId="77777777"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cs/>
                <w:lang w:eastAsia="en-US" w:bidi="th-TH"/>
              </w:rPr>
            </w:pPr>
            <w:r w:rsidRPr="000F2676">
              <w:rPr>
                <w:rFonts w:ascii="CordiaUPC" w:eastAsia="Angsana New" w:hAnsi="CordiaUPC" w:cs="CordiaUPC" w:hint="cs"/>
                <w:color w:val="000000"/>
                <w:sz w:val="26"/>
                <w:szCs w:val="26"/>
                <w:lang w:eastAsia="en-US"/>
              </w:rPr>
              <w:t xml:space="preserve">Capital </w:t>
            </w:r>
            <w:r w:rsidRPr="000F2676">
              <w:rPr>
                <w:rFonts w:ascii="CordiaUPC" w:eastAsia="Angsana New" w:hAnsi="CordiaUPC" w:cs="CordiaUPC" w:hint="cs"/>
                <w:color w:val="000000"/>
                <w:sz w:val="26"/>
                <w:szCs w:val="26"/>
                <w:lang w:val="en-US" w:eastAsia="en-US" w:bidi="th-TH"/>
              </w:rPr>
              <w:t>adjustment</w:t>
            </w:r>
            <w:r w:rsidRPr="000F2676">
              <w:rPr>
                <w:rFonts w:ascii="CordiaUPC" w:eastAsia="Angsana New" w:hAnsi="CordiaUPC" w:cs="CordiaUPC" w:hint="cs"/>
                <w:color w:val="000000"/>
                <w:sz w:val="26"/>
                <w:szCs w:val="26"/>
                <w:lang w:eastAsia="en-US"/>
              </w:rPr>
              <w:t xml:space="preserve"> items on CET1</w:t>
            </w:r>
          </w:p>
        </w:tc>
        <w:tc>
          <w:tcPr>
            <w:tcW w:w="1696" w:type="dxa"/>
          </w:tcPr>
          <w:p w14:paraId="495FFF4E" w14:textId="3086CCE3"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sidRPr="00425E1B">
              <w:rPr>
                <w:rFonts w:ascii="CordiaUPC" w:eastAsia="MS Mincho" w:hAnsi="CordiaUPC" w:cs="CordiaUPC"/>
                <w:sz w:val="26"/>
                <w:szCs w:val="26"/>
                <w:lang w:eastAsia="th-TH"/>
              </w:rPr>
              <w:t>(</w:t>
            </w:r>
            <w:r>
              <w:rPr>
                <w:rFonts w:ascii="CordiaUPC" w:eastAsia="MS Mincho" w:hAnsi="CordiaUPC" w:cs="CordiaUPC"/>
                <w:sz w:val="26"/>
                <w:szCs w:val="26"/>
                <w:lang w:eastAsia="th-TH"/>
              </w:rPr>
              <w:t>51)</w:t>
            </w:r>
          </w:p>
        </w:tc>
        <w:tc>
          <w:tcPr>
            <w:tcW w:w="284" w:type="dxa"/>
            <w:gridSpan w:val="2"/>
          </w:tcPr>
          <w:p w14:paraId="02D22E87" w14:textId="77777777" w:rsidR="00A51BCF" w:rsidRPr="000F2676" w:rsidRDefault="00A51BCF" w:rsidP="00A51BCF">
            <w:pPr>
              <w:tabs>
                <w:tab w:val="decimal" w:pos="1480"/>
              </w:tabs>
              <w:spacing w:line="240" w:lineRule="atLeast"/>
              <w:ind w:right="-302"/>
              <w:jc w:val="both"/>
              <w:rPr>
                <w:rFonts w:ascii="CordiaUPC" w:eastAsia="Angsana New" w:hAnsi="CordiaUPC" w:cs="CordiaUPC"/>
                <w:color w:val="000000"/>
                <w:sz w:val="26"/>
                <w:szCs w:val="26"/>
              </w:rPr>
            </w:pPr>
          </w:p>
        </w:tc>
        <w:tc>
          <w:tcPr>
            <w:tcW w:w="1696" w:type="dxa"/>
          </w:tcPr>
          <w:p w14:paraId="544FA6B1" w14:textId="62F4A8EC"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(65)</w:t>
            </w:r>
          </w:p>
        </w:tc>
      </w:tr>
      <w:tr w:rsidR="00A51BCF" w:rsidRPr="000F2676" w14:paraId="769E13DD" w14:textId="77777777" w:rsidTr="004D146E">
        <w:trPr>
          <w:trHeight w:val="20"/>
        </w:trPr>
        <w:tc>
          <w:tcPr>
            <w:tcW w:w="5940" w:type="dxa"/>
          </w:tcPr>
          <w:p w14:paraId="2B080022" w14:textId="77777777"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lang w:eastAsia="en-US"/>
              </w:rPr>
            </w:pPr>
            <w:r w:rsidRPr="000F2676">
              <w:rPr>
                <w:rFonts w:ascii="CordiaUPC" w:eastAsia="Angsana New" w:hAnsi="CordiaUPC" w:cs="CordiaUPC" w:hint="cs"/>
                <w:color w:val="000000"/>
                <w:sz w:val="26"/>
                <w:szCs w:val="26"/>
                <w:lang w:eastAsia="en-US"/>
              </w:rPr>
              <w:t>Capital deduction items on CET1</w:t>
            </w:r>
          </w:p>
        </w:tc>
        <w:tc>
          <w:tcPr>
            <w:tcW w:w="1696" w:type="dxa"/>
            <w:tcBorders>
              <w:bottom w:val="single" w:sz="4" w:space="0" w:color="auto"/>
            </w:tcBorders>
          </w:tcPr>
          <w:p w14:paraId="6CF9E85F" w14:textId="3E6EF5F5"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sidRPr="00425E1B">
              <w:rPr>
                <w:rFonts w:ascii="CordiaUPC" w:eastAsia="MS Mincho" w:hAnsi="CordiaUPC" w:cs="CordiaUPC"/>
                <w:sz w:val="26"/>
                <w:szCs w:val="26"/>
                <w:lang w:eastAsia="th-TH"/>
              </w:rPr>
              <w:t>(</w:t>
            </w:r>
            <w:r>
              <w:rPr>
                <w:rFonts w:ascii="CordiaUPC" w:eastAsia="MS Mincho" w:hAnsi="CordiaUPC" w:cs="CordiaUPC"/>
                <w:sz w:val="26"/>
                <w:szCs w:val="26"/>
                <w:lang w:eastAsia="th-TH"/>
              </w:rPr>
              <w:t>8,850</w:t>
            </w:r>
            <w:r w:rsidRPr="00425E1B">
              <w:rPr>
                <w:rFonts w:ascii="CordiaUPC" w:eastAsia="MS Mincho" w:hAnsi="CordiaUPC" w:cs="CordiaUPC"/>
                <w:sz w:val="26"/>
                <w:szCs w:val="26"/>
                <w:lang w:eastAsia="th-TH"/>
              </w:rPr>
              <w:t>)</w:t>
            </w:r>
          </w:p>
        </w:tc>
        <w:tc>
          <w:tcPr>
            <w:tcW w:w="284" w:type="dxa"/>
            <w:gridSpan w:val="2"/>
          </w:tcPr>
          <w:p w14:paraId="4A54846A" w14:textId="77777777" w:rsidR="00A51BCF" w:rsidRPr="000F2676" w:rsidRDefault="00A51BCF" w:rsidP="00A51BCF">
            <w:pPr>
              <w:tabs>
                <w:tab w:val="decimal" w:pos="1480"/>
              </w:tabs>
              <w:spacing w:line="240" w:lineRule="atLeast"/>
              <w:ind w:left="184" w:right="-302"/>
              <w:rPr>
                <w:rFonts w:ascii="CordiaUPC" w:hAnsi="CordiaUPC" w:cs="CordiaUPC"/>
                <w:sz w:val="26"/>
                <w:szCs w:val="26"/>
              </w:rPr>
            </w:pPr>
          </w:p>
        </w:tc>
        <w:tc>
          <w:tcPr>
            <w:tcW w:w="1696" w:type="dxa"/>
            <w:tcBorders>
              <w:bottom w:val="single" w:sz="4" w:space="0" w:color="auto"/>
            </w:tcBorders>
          </w:tcPr>
          <w:p w14:paraId="2768B2BF" w14:textId="4EFEEFEB"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(7,965)</w:t>
            </w:r>
          </w:p>
        </w:tc>
      </w:tr>
      <w:tr w:rsidR="00A51BCF" w:rsidRPr="000F2676" w14:paraId="0475E616" w14:textId="77777777" w:rsidTr="004D146E">
        <w:trPr>
          <w:trHeight w:val="20"/>
        </w:trPr>
        <w:tc>
          <w:tcPr>
            <w:tcW w:w="5940" w:type="dxa"/>
            <w:vAlign w:val="bottom"/>
          </w:tcPr>
          <w:p w14:paraId="296CF441" w14:textId="77777777" w:rsidR="00A51BCF" w:rsidRPr="000F2676" w:rsidRDefault="00A51BCF" w:rsidP="00A51BCF">
            <w:pPr>
              <w:pStyle w:val="Heading8"/>
              <w:numPr>
                <w:ilvl w:val="7"/>
                <w:numId w:val="0"/>
              </w:numPr>
              <w:tabs>
                <w:tab w:val="left" w:pos="212"/>
                <w:tab w:val="left" w:pos="494"/>
              </w:tabs>
              <w:spacing w:line="240" w:lineRule="atLeast"/>
              <w:ind w:right="-29"/>
              <w:rPr>
                <w:rFonts w:ascii="CordiaUPC" w:eastAsia="Angsana New" w:hAnsi="CordiaUPC" w:cs="CordiaUPC"/>
                <w:b/>
                <w:bCs/>
                <w:i/>
                <w:iCs/>
                <w:color w:val="000000"/>
                <w:sz w:val="26"/>
                <w:szCs w:val="26"/>
                <w:lang w:val="en-US" w:eastAsia="en-US"/>
              </w:rPr>
            </w:pPr>
            <w:r w:rsidRPr="000F2676">
              <w:rPr>
                <w:rFonts w:ascii="CordiaUPC" w:hAnsi="CordiaUPC" w:cs="CordiaUPC" w:hint="cs"/>
                <w:b/>
                <w:bCs/>
                <w:sz w:val="26"/>
                <w:szCs w:val="26"/>
                <w:lang w:val="en-US" w:eastAsia="en-US"/>
              </w:rPr>
              <w:t>Total Common Equity Tier 1 Capital</w:t>
            </w:r>
          </w:p>
        </w:tc>
        <w:tc>
          <w:tcPr>
            <w:tcW w:w="1696" w:type="dxa"/>
            <w:tcBorders>
              <w:top w:val="single" w:sz="4" w:space="0" w:color="auto"/>
              <w:bottom w:val="single" w:sz="4" w:space="0" w:color="auto"/>
            </w:tcBorders>
          </w:tcPr>
          <w:p w14:paraId="53E33BE7" w14:textId="21C59754" w:rsidR="00A51BCF" w:rsidRPr="000F2676" w:rsidRDefault="00AD3499"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189,592</w:t>
            </w:r>
          </w:p>
        </w:tc>
        <w:tc>
          <w:tcPr>
            <w:tcW w:w="284" w:type="dxa"/>
            <w:gridSpan w:val="2"/>
          </w:tcPr>
          <w:p w14:paraId="4F7DE209" w14:textId="77777777" w:rsidR="00A51BCF" w:rsidRPr="000F2676" w:rsidRDefault="00A51BCF" w:rsidP="00A51BCF">
            <w:pPr>
              <w:tabs>
                <w:tab w:val="decimal" w:pos="1480"/>
              </w:tabs>
              <w:spacing w:line="240" w:lineRule="atLeast"/>
              <w:ind w:left="184" w:right="-302"/>
              <w:rPr>
                <w:rFonts w:ascii="CordiaUPC" w:hAnsi="CordiaUPC" w:cs="CordiaUPC"/>
                <w:b/>
                <w:bCs/>
                <w:sz w:val="26"/>
                <w:szCs w:val="26"/>
              </w:rPr>
            </w:pPr>
          </w:p>
        </w:tc>
        <w:tc>
          <w:tcPr>
            <w:tcW w:w="1696" w:type="dxa"/>
            <w:tcBorders>
              <w:top w:val="single" w:sz="4" w:space="0" w:color="auto"/>
              <w:bottom w:val="single" w:sz="4" w:space="0" w:color="auto"/>
            </w:tcBorders>
          </w:tcPr>
          <w:p w14:paraId="2B555A4C" w14:textId="2B0CC488"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188,179</w:t>
            </w:r>
          </w:p>
        </w:tc>
      </w:tr>
      <w:tr w:rsidR="00CC286D" w:rsidRPr="000F2676" w14:paraId="33A14B09" w14:textId="77777777" w:rsidTr="004D146E">
        <w:tc>
          <w:tcPr>
            <w:tcW w:w="5940" w:type="dxa"/>
            <w:vAlign w:val="bottom"/>
          </w:tcPr>
          <w:p w14:paraId="3A08909E" w14:textId="77777777" w:rsidR="00CC286D" w:rsidRPr="000F2676" w:rsidRDefault="00CC286D" w:rsidP="00CC286D">
            <w:pPr>
              <w:pStyle w:val="Heading8"/>
              <w:keepNext/>
              <w:numPr>
                <w:ilvl w:val="7"/>
                <w:numId w:val="0"/>
              </w:numPr>
              <w:tabs>
                <w:tab w:val="left" w:pos="212"/>
                <w:tab w:val="left" w:pos="494"/>
              </w:tabs>
              <w:spacing w:line="240" w:lineRule="atLeast"/>
              <w:ind w:right="-29"/>
              <w:rPr>
                <w:rFonts w:ascii="CordiaUPC" w:eastAsia="Angsana New" w:hAnsi="CordiaUPC" w:cs="CordiaUPC"/>
                <w:b/>
                <w:bCs/>
                <w:i/>
                <w:iCs/>
                <w:color w:val="000000"/>
                <w:sz w:val="26"/>
                <w:szCs w:val="26"/>
                <w:lang w:eastAsia="en-US"/>
              </w:rPr>
            </w:pPr>
          </w:p>
        </w:tc>
        <w:tc>
          <w:tcPr>
            <w:tcW w:w="1696" w:type="dxa"/>
          </w:tcPr>
          <w:p w14:paraId="75A0C0D5"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33129780" w14:textId="77777777" w:rsidR="00CC286D" w:rsidRPr="000F2676" w:rsidRDefault="00CC286D" w:rsidP="00CC286D">
            <w:pPr>
              <w:tabs>
                <w:tab w:val="right" w:pos="1015"/>
              </w:tabs>
              <w:spacing w:line="240" w:lineRule="atLeast"/>
              <w:ind w:left="187"/>
              <w:rPr>
                <w:rFonts w:ascii="CordiaUPC" w:hAnsi="CordiaUPC" w:cs="CordiaUPC"/>
                <w:sz w:val="26"/>
                <w:szCs w:val="26"/>
              </w:rPr>
            </w:pPr>
          </w:p>
        </w:tc>
        <w:tc>
          <w:tcPr>
            <w:tcW w:w="1696" w:type="dxa"/>
          </w:tcPr>
          <w:p w14:paraId="6B4AE788"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r>
      <w:tr w:rsidR="00CC286D" w:rsidRPr="000F2676" w14:paraId="68D8A321" w14:textId="77777777" w:rsidTr="004D146E">
        <w:tc>
          <w:tcPr>
            <w:tcW w:w="5940" w:type="dxa"/>
            <w:vAlign w:val="bottom"/>
          </w:tcPr>
          <w:p w14:paraId="4DC87135" w14:textId="77777777" w:rsidR="00CC286D" w:rsidRPr="000F2676" w:rsidRDefault="00CC286D" w:rsidP="00CC286D">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Addition Tier 1 Capital</w:t>
            </w:r>
          </w:p>
        </w:tc>
        <w:tc>
          <w:tcPr>
            <w:tcW w:w="1696" w:type="dxa"/>
          </w:tcPr>
          <w:p w14:paraId="1DABEF66"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680BDA2B" w14:textId="77777777" w:rsidR="00CC286D" w:rsidRPr="000F2676" w:rsidRDefault="00CC286D" w:rsidP="00CC286D">
            <w:pPr>
              <w:tabs>
                <w:tab w:val="right" w:pos="1015"/>
              </w:tabs>
              <w:spacing w:line="240" w:lineRule="atLeast"/>
              <w:ind w:left="187"/>
              <w:rPr>
                <w:rFonts w:ascii="CordiaUPC" w:hAnsi="CordiaUPC" w:cs="CordiaUPC"/>
                <w:sz w:val="26"/>
                <w:szCs w:val="26"/>
              </w:rPr>
            </w:pPr>
          </w:p>
        </w:tc>
        <w:tc>
          <w:tcPr>
            <w:tcW w:w="1696" w:type="dxa"/>
          </w:tcPr>
          <w:p w14:paraId="29BD93B7"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r>
      <w:tr w:rsidR="00A51BCF" w:rsidRPr="000F2676" w14:paraId="36A516A5" w14:textId="77777777" w:rsidTr="004D146E">
        <w:tc>
          <w:tcPr>
            <w:tcW w:w="5940" w:type="dxa"/>
            <w:vAlign w:val="bottom"/>
          </w:tcPr>
          <w:p w14:paraId="59F7060C" w14:textId="1EA23AC1" w:rsidR="00A51BCF" w:rsidRPr="000F2676" w:rsidRDefault="00A51BCF" w:rsidP="00A51BCF">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eastAsia="Angsana New" w:hAnsi="CordiaUPC" w:cs="CordiaUPC" w:hint="cs"/>
                <w:color w:val="000000"/>
                <w:sz w:val="26"/>
                <w:szCs w:val="26"/>
                <w:lang w:val="en-US" w:eastAsia="en-US"/>
              </w:rPr>
              <w:t>Subordinated debentures</w:t>
            </w:r>
            <w:r w:rsidRPr="000F2676">
              <w:rPr>
                <w:rFonts w:ascii="CordiaUPC" w:hAnsi="CordiaUPC" w:cs="CordiaUPC" w:hint="cs"/>
                <w:sz w:val="26"/>
                <w:szCs w:val="26"/>
                <w:lang w:val="en-US" w:eastAsia="en-US"/>
              </w:rPr>
              <w:t xml:space="preserve"> classified as additional</w:t>
            </w:r>
            <w:r w:rsidRPr="000F2676">
              <w:rPr>
                <w:rFonts w:ascii="CordiaUPC" w:eastAsia="Angsana New" w:hAnsi="CordiaUPC" w:cs="CordiaUPC" w:hint="cs"/>
                <w:color w:val="000000"/>
                <w:sz w:val="26"/>
                <w:szCs w:val="26"/>
                <w:lang w:val="en-US" w:eastAsia="en-US"/>
              </w:rPr>
              <w:t xml:space="preserve"> </w:t>
            </w:r>
            <w:r w:rsidRPr="000F2676">
              <w:rPr>
                <w:rFonts w:ascii="CordiaUPC" w:hAnsi="CordiaUPC" w:cs="CordiaUPC" w:hint="cs"/>
                <w:sz w:val="26"/>
                <w:szCs w:val="26"/>
                <w:lang w:val="en-US" w:eastAsia="en-US"/>
              </w:rPr>
              <w:t>Tier 1 Capital</w:t>
            </w:r>
          </w:p>
        </w:tc>
        <w:tc>
          <w:tcPr>
            <w:tcW w:w="1696" w:type="dxa"/>
            <w:tcBorders>
              <w:bottom w:val="single" w:sz="4" w:space="0" w:color="auto"/>
            </w:tcBorders>
          </w:tcPr>
          <w:p w14:paraId="74AFEB20" w14:textId="65C1E0D1"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12,089</w:t>
            </w:r>
          </w:p>
        </w:tc>
        <w:tc>
          <w:tcPr>
            <w:tcW w:w="284" w:type="dxa"/>
            <w:gridSpan w:val="2"/>
          </w:tcPr>
          <w:p w14:paraId="1BDC12A1" w14:textId="77777777" w:rsidR="00A51BCF" w:rsidRPr="000F2676" w:rsidRDefault="00A51BCF" w:rsidP="00A51BCF">
            <w:pPr>
              <w:tabs>
                <w:tab w:val="right" w:pos="1015"/>
              </w:tabs>
              <w:spacing w:line="240" w:lineRule="atLeast"/>
              <w:ind w:left="187"/>
              <w:rPr>
                <w:rFonts w:ascii="CordiaUPC" w:hAnsi="CordiaUPC" w:cs="CordiaUPC"/>
                <w:sz w:val="26"/>
                <w:szCs w:val="26"/>
              </w:rPr>
            </w:pPr>
          </w:p>
        </w:tc>
        <w:tc>
          <w:tcPr>
            <w:tcW w:w="1696" w:type="dxa"/>
            <w:tcBorders>
              <w:bottom w:val="single" w:sz="4" w:space="0" w:color="auto"/>
            </w:tcBorders>
          </w:tcPr>
          <w:p w14:paraId="64C36275" w14:textId="5AAA554C"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12,089</w:t>
            </w:r>
          </w:p>
        </w:tc>
      </w:tr>
      <w:tr w:rsidR="00A51BCF" w:rsidRPr="000F2676" w14:paraId="3D6FEEC9" w14:textId="77777777" w:rsidTr="004D146E">
        <w:tc>
          <w:tcPr>
            <w:tcW w:w="5940" w:type="dxa"/>
            <w:vAlign w:val="bottom"/>
          </w:tcPr>
          <w:p w14:paraId="7662803F" w14:textId="77777777" w:rsidR="00A51BCF" w:rsidRPr="000F2676" w:rsidRDefault="00A51BCF" w:rsidP="00A51BCF">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hAnsi="CordiaUPC" w:cs="CordiaUPC" w:hint="cs"/>
                <w:b/>
                <w:bCs/>
                <w:sz w:val="26"/>
                <w:szCs w:val="26"/>
                <w:lang w:val="en-US" w:eastAsia="en-US"/>
              </w:rPr>
              <w:t>Total Tier 1 Capital</w:t>
            </w:r>
          </w:p>
        </w:tc>
        <w:tc>
          <w:tcPr>
            <w:tcW w:w="1696" w:type="dxa"/>
            <w:tcBorders>
              <w:top w:val="single" w:sz="4" w:space="0" w:color="auto"/>
              <w:bottom w:val="single" w:sz="4" w:space="0" w:color="auto"/>
            </w:tcBorders>
          </w:tcPr>
          <w:p w14:paraId="3BDED597" w14:textId="59DAAAC9"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201,681</w:t>
            </w:r>
          </w:p>
        </w:tc>
        <w:tc>
          <w:tcPr>
            <w:tcW w:w="284" w:type="dxa"/>
            <w:gridSpan w:val="2"/>
          </w:tcPr>
          <w:p w14:paraId="6EB4E07D" w14:textId="77777777" w:rsidR="00A51BCF" w:rsidRPr="000F2676" w:rsidRDefault="00A51BCF" w:rsidP="00A51BCF">
            <w:pPr>
              <w:tabs>
                <w:tab w:val="right" w:pos="1015"/>
              </w:tabs>
              <w:spacing w:line="240" w:lineRule="atLeast"/>
              <w:ind w:left="187"/>
              <w:rPr>
                <w:rFonts w:ascii="CordiaUPC" w:hAnsi="CordiaUPC" w:cs="CordiaUPC"/>
                <w:b/>
                <w:bCs/>
                <w:sz w:val="26"/>
                <w:szCs w:val="26"/>
              </w:rPr>
            </w:pPr>
          </w:p>
        </w:tc>
        <w:tc>
          <w:tcPr>
            <w:tcW w:w="1696" w:type="dxa"/>
            <w:tcBorders>
              <w:top w:val="single" w:sz="4" w:space="0" w:color="auto"/>
              <w:bottom w:val="single" w:sz="4" w:space="0" w:color="auto"/>
            </w:tcBorders>
          </w:tcPr>
          <w:p w14:paraId="2C150510" w14:textId="6BEA403C"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200,268</w:t>
            </w:r>
          </w:p>
        </w:tc>
      </w:tr>
      <w:tr w:rsidR="00CC286D" w:rsidRPr="000F2676" w14:paraId="6E49E1E5" w14:textId="77777777" w:rsidTr="004D146E">
        <w:tc>
          <w:tcPr>
            <w:tcW w:w="5940" w:type="dxa"/>
            <w:vAlign w:val="bottom"/>
          </w:tcPr>
          <w:p w14:paraId="0A2862CC" w14:textId="77777777" w:rsidR="00CC286D" w:rsidRPr="000F2676" w:rsidRDefault="00CC286D" w:rsidP="00CC286D">
            <w:pPr>
              <w:pStyle w:val="Heading8"/>
              <w:keepNext/>
              <w:numPr>
                <w:ilvl w:val="7"/>
                <w:numId w:val="0"/>
              </w:numPr>
              <w:tabs>
                <w:tab w:val="left" w:pos="212"/>
                <w:tab w:val="left" w:pos="494"/>
              </w:tabs>
              <w:spacing w:line="240" w:lineRule="atLeast"/>
              <w:ind w:right="-29"/>
              <w:rPr>
                <w:rFonts w:ascii="CordiaUPC" w:eastAsia="Angsana New" w:hAnsi="CordiaUPC" w:cs="CordiaUPC"/>
                <w:b/>
                <w:bCs/>
                <w:i/>
                <w:iCs/>
                <w:color w:val="000000"/>
                <w:sz w:val="26"/>
                <w:szCs w:val="26"/>
                <w:lang w:eastAsia="en-US"/>
              </w:rPr>
            </w:pPr>
          </w:p>
        </w:tc>
        <w:tc>
          <w:tcPr>
            <w:tcW w:w="1696" w:type="dxa"/>
            <w:tcBorders>
              <w:top w:val="single" w:sz="4" w:space="0" w:color="auto"/>
            </w:tcBorders>
          </w:tcPr>
          <w:p w14:paraId="4A62F46A"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51476B36" w14:textId="77777777" w:rsidR="00CC286D" w:rsidRPr="000F2676" w:rsidRDefault="00CC286D" w:rsidP="00CC286D">
            <w:pPr>
              <w:tabs>
                <w:tab w:val="right" w:pos="1015"/>
              </w:tabs>
              <w:spacing w:line="240" w:lineRule="atLeast"/>
              <w:ind w:left="187"/>
              <w:rPr>
                <w:rFonts w:ascii="CordiaUPC" w:hAnsi="CordiaUPC" w:cs="CordiaUPC"/>
                <w:sz w:val="26"/>
                <w:szCs w:val="26"/>
              </w:rPr>
            </w:pPr>
          </w:p>
        </w:tc>
        <w:tc>
          <w:tcPr>
            <w:tcW w:w="1696" w:type="dxa"/>
            <w:tcBorders>
              <w:top w:val="single" w:sz="4" w:space="0" w:color="auto"/>
            </w:tcBorders>
          </w:tcPr>
          <w:p w14:paraId="3BE8D541"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r>
      <w:tr w:rsidR="00CC286D" w:rsidRPr="000F2676" w14:paraId="0033CDC3" w14:textId="77777777" w:rsidTr="004D146E">
        <w:tc>
          <w:tcPr>
            <w:tcW w:w="5940" w:type="dxa"/>
            <w:vAlign w:val="bottom"/>
          </w:tcPr>
          <w:p w14:paraId="236C12BE" w14:textId="77777777" w:rsidR="00CC286D" w:rsidRPr="000F2676" w:rsidRDefault="00CC286D" w:rsidP="00CC286D">
            <w:pPr>
              <w:pStyle w:val="Heading8"/>
              <w:keepNext/>
              <w:numPr>
                <w:ilvl w:val="7"/>
                <w:numId w:val="0"/>
              </w:numPr>
              <w:tabs>
                <w:tab w:val="left" w:pos="212"/>
                <w:tab w:val="left" w:pos="494"/>
              </w:tabs>
              <w:spacing w:line="240" w:lineRule="atLeast"/>
              <w:ind w:right="-29"/>
              <w:rPr>
                <w:rFonts w:ascii="CordiaUPC" w:hAnsi="CordiaUPC" w:cs="CordiaUPC"/>
                <w:b/>
                <w:bCs/>
                <w:i/>
                <w:iCs/>
                <w:color w:val="000000"/>
                <w:sz w:val="26"/>
                <w:szCs w:val="26"/>
                <w:lang w:val="en-US" w:eastAsia="en-US"/>
              </w:rPr>
            </w:pPr>
            <w:r w:rsidRPr="000F2676">
              <w:rPr>
                <w:rFonts w:ascii="CordiaUPC" w:eastAsia="Angsana New" w:hAnsi="CordiaUPC" w:cs="CordiaUPC" w:hint="cs"/>
                <w:b/>
                <w:bCs/>
                <w:i/>
                <w:iCs/>
                <w:color w:val="000000"/>
                <w:sz w:val="26"/>
                <w:szCs w:val="26"/>
                <w:lang w:eastAsia="en-US"/>
              </w:rPr>
              <w:t xml:space="preserve">Tier </w:t>
            </w:r>
            <w:r w:rsidRPr="000F2676">
              <w:rPr>
                <w:rFonts w:ascii="CordiaUPC" w:eastAsia="Angsana New" w:hAnsi="CordiaUPC" w:cs="CordiaUPC" w:hint="cs"/>
                <w:b/>
                <w:bCs/>
                <w:i/>
                <w:iCs/>
                <w:color w:val="000000"/>
                <w:sz w:val="26"/>
                <w:szCs w:val="26"/>
                <w:lang w:val="en-US" w:eastAsia="en-US"/>
              </w:rPr>
              <w:t>2</w:t>
            </w:r>
            <w:r w:rsidRPr="000F2676">
              <w:rPr>
                <w:rFonts w:ascii="CordiaUPC" w:eastAsia="Angsana New" w:hAnsi="CordiaUPC" w:cs="CordiaUPC" w:hint="cs"/>
                <w:b/>
                <w:bCs/>
                <w:i/>
                <w:iCs/>
                <w:color w:val="000000"/>
                <w:sz w:val="26"/>
                <w:szCs w:val="26"/>
                <w:lang w:eastAsia="en-US"/>
              </w:rPr>
              <w:t xml:space="preserve"> capital</w:t>
            </w:r>
          </w:p>
        </w:tc>
        <w:tc>
          <w:tcPr>
            <w:tcW w:w="1696" w:type="dxa"/>
          </w:tcPr>
          <w:p w14:paraId="0417C2F1"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1E9E48B5" w14:textId="77777777" w:rsidR="00CC286D" w:rsidRPr="000F2676" w:rsidRDefault="00CC286D" w:rsidP="00CC286D">
            <w:pPr>
              <w:tabs>
                <w:tab w:val="right" w:pos="1015"/>
              </w:tabs>
              <w:spacing w:line="240" w:lineRule="atLeast"/>
              <w:ind w:left="187"/>
              <w:rPr>
                <w:rFonts w:ascii="CordiaUPC" w:hAnsi="CordiaUPC" w:cs="CordiaUPC"/>
                <w:sz w:val="26"/>
                <w:szCs w:val="26"/>
              </w:rPr>
            </w:pPr>
          </w:p>
        </w:tc>
        <w:tc>
          <w:tcPr>
            <w:tcW w:w="1696" w:type="dxa"/>
          </w:tcPr>
          <w:p w14:paraId="3958013A"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r>
      <w:tr w:rsidR="00A51BCF" w:rsidRPr="000F2676" w14:paraId="767CF885" w14:textId="77777777" w:rsidTr="004D146E">
        <w:tc>
          <w:tcPr>
            <w:tcW w:w="5940" w:type="dxa"/>
          </w:tcPr>
          <w:p w14:paraId="5E697473" w14:textId="524A9DB8"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eastAsia="Angsana New" w:hAnsi="CordiaUPC" w:cs="CordiaUPC"/>
                <w:color w:val="000000"/>
                <w:sz w:val="26"/>
                <w:szCs w:val="26"/>
                <w:lang w:val="en-US" w:eastAsia="en-US"/>
              </w:rPr>
            </w:pPr>
            <w:r w:rsidRPr="000F2676">
              <w:rPr>
                <w:rFonts w:ascii="CordiaUPC" w:eastAsia="Angsana New" w:hAnsi="CordiaUPC" w:cs="CordiaUPC" w:hint="cs"/>
                <w:color w:val="000000"/>
                <w:sz w:val="26"/>
                <w:szCs w:val="26"/>
                <w:lang w:val="en-US" w:eastAsia="en-US"/>
              </w:rPr>
              <w:t>General provision</w:t>
            </w:r>
          </w:p>
        </w:tc>
        <w:tc>
          <w:tcPr>
            <w:tcW w:w="1696" w:type="dxa"/>
          </w:tcPr>
          <w:p w14:paraId="0EA54BFB" w14:textId="2B70181E"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9,482</w:t>
            </w:r>
          </w:p>
        </w:tc>
        <w:tc>
          <w:tcPr>
            <w:tcW w:w="284" w:type="dxa"/>
            <w:gridSpan w:val="2"/>
          </w:tcPr>
          <w:p w14:paraId="766082C5" w14:textId="77777777" w:rsidR="00A51BCF" w:rsidRPr="000F2676" w:rsidRDefault="00A51BCF" w:rsidP="00A51BCF">
            <w:pPr>
              <w:tabs>
                <w:tab w:val="decimal" w:pos="1480"/>
              </w:tabs>
              <w:spacing w:line="240" w:lineRule="atLeast"/>
              <w:ind w:right="-302"/>
              <w:rPr>
                <w:rFonts w:ascii="CordiaUPC" w:hAnsi="CordiaUPC" w:cs="CordiaUPC"/>
                <w:color w:val="000000"/>
                <w:sz w:val="26"/>
                <w:szCs w:val="26"/>
                <w:lang w:eastAsia="en-GB" w:bidi="th-TH"/>
              </w:rPr>
            </w:pPr>
          </w:p>
        </w:tc>
        <w:tc>
          <w:tcPr>
            <w:tcW w:w="1696" w:type="dxa"/>
          </w:tcPr>
          <w:p w14:paraId="6F85AE4F" w14:textId="1EBFBC38"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8,146</w:t>
            </w:r>
          </w:p>
        </w:tc>
      </w:tr>
      <w:tr w:rsidR="00A51BCF" w:rsidRPr="000F2676" w14:paraId="6DE29BE1" w14:textId="77777777" w:rsidTr="004D146E">
        <w:tc>
          <w:tcPr>
            <w:tcW w:w="5940" w:type="dxa"/>
            <w:vAlign w:val="bottom"/>
          </w:tcPr>
          <w:p w14:paraId="3356EED8" w14:textId="4BB0EC10" w:rsidR="00A51BCF" w:rsidRPr="000F2676" w:rsidRDefault="00A51BCF" w:rsidP="00A51BCF">
            <w:pPr>
              <w:pStyle w:val="Heading8"/>
              <w:tabs>
                <w:tab w:val="left" w:pos="212"/>
                <w:tab w:val="left" w:pos="494"/>
              </w:tabs>
              <w:spacing w:line="240" w:lineRule="atLeast"/>
              <w:ind w:right="-29"/>
              <w:rPr>
                <w:rFonts w:ascii="CordiaUPC" w:hAnsi="CordiaUPC" w:cs="CordiaUPC"/>
                <w:b/>
                <w:bCs/>
                <w:sz w:val="26"/>
                <w:szCs w:val="26"/>
                <w:lang w:val="en-US" w:eastAsia="en-US"/>
              </w:rPr>
            </w:pPr>
            <w:r w:rsidRPr="000F2676">
              <w:rPr>
                <w:rFonts w:ascii="CordiaUPC" w:eastAsia="Angsana New" w:hAnsi="CordiaUPC" w:cs="CordiaUPC" w:hint="cs"/>
                <w:color w:val="000000"/>
                <w:sz w:val="26"/>
                <w:szCs w:val="26"/>
                <w:lang w:val="en-US" w:eastAsia="en-US"/>
              </w:rPr>
              <w:t>Subordinated debentures</w:t>
            </w:r>
            <w:r w:rsidRPr="000F2676">
              <w:rPr>
                <w:rFonts w:ascii="CordiaUPC" w:hAnsi="CordiaUPC" w:cs="CordiaUPC" w:hint="cs"/>
                <w:sz w:val="26"/>
                <w:szCs w:val="26"/>
                <w:lang w:val="en-US" w:eastAsia="en-US"/>
              </w:rPr>
              <w:t xml:space="preserve"> classified as additional</w:t>
            </w:r>
            <w:r w:rsidRPr="000F2676">
              <w:rPr>
                <w:rFonts w:ascii="CordiaUPC" w:eastAsia="Angsana New" w:hAnsi="CordiaUPC" w:cs="CordiaUPC" w:hint="cs"/>
                <w:color w:val="000000"/>
                <w:sz w:val="26"/>
                <w:szCs w:val="26"/>
                <w:lang w:val="en-US" w:eastAsia="en-US"/>
              </w:rPr>
              <w:t xml:space="preserve"> </w:t>
            </w:r>
            <w:r w:rsidRPr="000F2676">
              <w:rPr>
                <w:rFonts w:ascii="CordiaUPC" w:hAnsi="CordiaUPC" w:cs="CordiaUPC" w:hint="cs"/>
                <w:sz w:val="26"/>
                <w:szCs w:val="26"/>
                <w:lang w:val="en-US" w:eastAsia="en-US"/>
              </w:rPr>
              <w:t>Tier 2 Capital</w:t>
            </w:r>
          </w:p>
        </w:tc>
        <w:tc>
          <w:tcPr>
            <w:tcW w:w="1696" w:type="dxa"/>
            <w:tcBorders>
              <w:bottom w:val="single" w:sz="4" w:space="0" w:color="auto"/>
            </w:tcBorders>
          </w:tcPr>
          <w:p w14:paraId="291596EF" w14:textId="0659F5C4"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35,430</w:t>
            </w:r>
          </w:p>
        </w:tc>
        <w:tc>
          <w:tcPr>
            <w:tcW w:w="284" w:type="dxa"/>
            <w:gridSpan w:val="2"/>
          </w:tcPr>
          <w:p w14:paraId="3C4C06B9" w14:textId="77777777" w:rsidR="00A51BCF" w:rsidRPr="000F2676" w:rsidRDefault="00A51BCF" w:rsidP="00A51BCF">
            <w:pPr>
              <w:tabs>
                <w:tab w:val="decimal" w:pos="1480"/>
              </w:tabs>
              <w:spacing w:line="240" w:lineRule="atLeast"/>
              <w:ind w:right="-302"/>
              <w:rPr>
                <w:rFonts w:ascii="CordiaUPC" w:hAnsi="CordiaUPC" w:cs="CordiaUPC"/>
                <w:color w:val="000000"/>
                <w:sz w:val="26"/>
                <w:szCs w:val="26"/>
                <w:lang w:eastAsia="en-GB" w:bidi="th-TH"/>
              </w:rPr>
            </w:pPr>
          </w:p>
        </w:tc>
        <w:tc>
          <w:tcPr>
            <w:tcW w:w="1696" w:type="dxa"/>
            <w:tcBorders>
              <w:bottom w:val="single" w:sz="4" w:space="0" w:color="auto"/>
            </w:tcBorders>
          </w:tcPr>
          <w:p w14:paraId="4BAAAE04" w14:textId="0C3F8250" w:rsidR="00A51BCF" w:rsidRPr="000F2676" w:rsidRDefault="00A51BCF" w:rsidP="00A51BCF">
            <w:pPr>
              <w:tabs>
                <w:tab w:val="decimal" w:pos="1325"/>
              </w:tabs>
              <w:spacing w:line="240" w:lineRule="atLeas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35,430</w:t>
            </w:r>
          </w:p>
        </w:tc>
      </w:tr>
      <w:tr w:rsidR="00A51BCF" w:rsidRPr="000F2676" w14:paraId="0C4B4B64" w14:textId="77777777" w:rsidTr="004D146E">
        <w:tc>
          <w:tcPr>
            <w:tcW w:w="5940" w:type="dxa"/>
          </w:tcPr>
          <w:p w14:paraId="2982EB12" w14:textId="77777777"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Tier 2 Capital</w:t>
            </w:r>
          </w:p>
        </w:tc>
        <w:tc>
          <w:tcPr>
            <w:tcW w:w="1696" w:type="dxa"/>
            <w:tcBorders>
              <w:top w:val="single" w:sz="4" w:space="0" w:color="auto"/>
              <w:bottom w:val="single" w:sz="4" w:space="0" w:color="auto"/>
            </w:tcBorders>
          </w:tcPr>
          <w:p w14:paraId="1E80CD69" w14:textId="443622E4"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44,912</w:t>
            </w:r>
          </w:p>
        </w:tc>
        <w:tc>
          <w:tcPr>
            <w:tcW w:w="284" w:type="dxa"/>
            <w:gridSpan w:val="2"/>
          </w:tcPr>
          <w:p w14:paraId="4E54EDA4" w14:textId="77777777" w:rsidR="00A51BCF" w:rsidRPr="000F2676" w:rsidRDefault="00A51BCF" w:rsidP="00A51BCF">
            <w:pPr>
              <w:tabs>
                <w:tab w:val="decimal" w:pos="1480"/>
              </w:tabs>
              <w:spacing w:line="240" w:lineRule="atLeast"/>
              <w:ind w:right="-302"/>
              <w:rPr>
                <w:rFonts w:ascii="CordiaUPC" w:hAnsi="CordiaUPC" w:cs="CordiaUPC"/>
                <w:b/>
                <w:bCs/>
                <w:color w:val="000000"/>
                <w:sz w:val="26"/>
                <w:szCs w:val="26"/>
                <w:lang w:eastAsia="en-GB" w:bidi="th-TH"/>
              </w:rPr>
            </w:pPr>
          </w:p>
        </w:tc>
        <w:tc>
          <w:tcPr>
            <w:tcW w:w="1696" w:type="dxa"/>
            <w:tcBorders>
              <w:top w:val="single" w:sz="4" w:space="0" w:color="auto"/>
              <w:bottom w:val="single" w:sz="4" w:space="0" w:color="auto"/>
            </w:tcBorders>
          </w:tcPr>
          <w:p w14:paraId="2B2D84C5" w14:textId="1F1B7EC2"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43,576</w:t>
            </w:r>
          </w:p>
        </w:tc>
      </w:tr>
      <w:tr w:rsidR="00CC286D" w:rsidRPr="000F2676" w14:paraId="664A954B" w14:textId="77777777" w:rsidTr="004D146E">
        <w:tc>
          <w:tcPr>
            <w:tcW w:w="5940" w:type="dxa"/>
          </w:tcPr>
          <w:p w14:paraId="3F97FC4B" w14:textId="77777777" w:rsidR="00CC286D" w:rsidRPr="000F2676" w:rsidRDefault="00CC286D" w:rsidP="00CC286D">
            <w:pPr>
              <w:pStyle w:val="Heading8"/>
              <w:keepNext/>
              <w:numPr>
                <w:ilvl w:val="7"/>
                <w:numId w:val="0"/>
              </w:numPr>
              <w:tabs>
                <w:tab w:val="left" w:pos="212"/>
                <w:tab w:val="left" w:pos="494"/>
              </w:tabs>
              <w:spacing w:line="240" w:lineRule="atLeast"/>
              <w:ind w:right="-29"/>
              <w:jc w:val="both"/>
              <w:rPr>
                <w:rFonts w:ascii="CordiaUPC" w:eastAsia="Angsana New" w:hAnsi="CordiaUPC" w:cs="CordiaUPC"/>
                <w:b/>
                <w:bCs/>
                <w:color w:val="000000"/>
                <w:sz w:val="26"/>
                <w:szCs w:val="26"/>
                <w:lang w:val="en-US" w:eastAsia="en-US"/>
              </w:rPr>
            </w:pPr>
          </w:p>
        </w:tc>
        <w:tc>
          <w:tcPr>
            <w:tcW w:w="1696" w:type="dxa"/>
            <w:tcBorders>
              <w:top w:val="single" w:sz="4" w:space="0" w:color="auto"/>
            </w:tcBorders>
          </w:tcPr>
          <w:p w14:paraId="44B68F3B"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c>
          <w:tcPr>
            <w:tcW w:w="284" w:type="dxa"/>
            <w:gridSpan w:val="2"/>
          </w:tcPr>
          <w:p w14:paraId="2AA196F0" w14:textId="77777777" w:rsidR="00CC286D" w:rsidRPr="000F2676" w:rsidRDefault="00CC286D" w:rsidP="00CC286D">
            <w:pPr>
              <w:tabs>
                <w:tab w:val="decimal" w:pos="1480"/>
              </w:tabs>
              <w:spacing w:line="240" w:lineRule="atLeast"/>
              <w:ind w:right="-302"/>
              <w:rPr>
                <w:rFonts w:ascii="CordiaUPC" w:hAnsi="CordiaUPC" w:cs="CordiaUPC"/>
                <w:b/>
                <w:bCs/>
                <w:color w:val="000000"/>
                <w:sz w:val="26"/>
                <w:szCs w:val="26"/>
                <w:lang w:eastAsia="en-GB" w:bidi="th-TH"/>
              </w:rPr>
            </w:pPr>
          </w:p>
        </w:tc>
        <w:tc>
          <w:tcPr>
            <w:tcW w:w="1696" w:type="dxa"/>
            <w:tcBorders>
              <w:top w:val="single" w:sz="4" w:space="0" w:color="auto"/>
            </w:tcBorders>
          </w:tcPr>
          <w:p w14:paraId="14283A20" w14:textId="77777777" w:rsidR="00CC286D" w:rsidRPr="000F2676" w:rsidRDefault="00CC286D" w:rsidP="00CC286D">
            <w:pPr>
              <w:tabs>
                <w:tab w:val="decimal" w:pos="1325"/>
              </w:tabs>
              <w:spacing w:line="240" w:lineRule="atLeast"/>
              <w:ind w:left="-25" w:right="-106"/>
              <w:rPr>
                <w:rFonts w:ascii="CordiaUPC" w:hAnsi="CordiaUPC" w:cs="CordiaUPC"/>
                <w:color w:val="000000"/>
                <w:sz w:val="26"/>
                <w:szCs w:val="26"/>
                <w:lang w:val="en-US" w:bidi="th-TH"/>
              </w:rPr>
            </w:pPr>
          </w:p>
        </w:tc>
      </w:tr>
      <w:tr w:rsidR="00A51BCF" w:rsidRPr="000F2676" w14:paraId="62FE04D5" w14:textId="77777777" w:rsidTr="004D146E">
        <w:tc>
          <w:tcPr>
            <w:tcW w:w="5940" w:type="dxa"/>
          </w:tcPr>
          <w:p w14:paraId="564E5CE0" w14:textId="77777777"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eastAsia="Angsana New" w:hAnsi="CordiaUPC" w:cs="CordiaUPC"/>
                <w:b/>
                <w:bCs/>
                <w:color w:val="000000"/>
                <w:sz w:val="26"/>
                <w:szCs w:val="26"/>
                <w:lang w:val="en-US" w:eastAsia="en-US"/>
              </w:rPr>
            </w:pPr>
            <w:r w:rsidRPr="000F2676">
              <w:rPr>
                <w:rFonts w:ascii="CordiaUPC" w:eastAsia="Angsana New" w:hAnsi="CordiaUPC" w:cs="CordiaUPC" w:hint="cs"/>
                <w:b/>
                <w:bCs/>
                <w:color w:val="000000"/>
                <w:sz w:val="26"/>
                <w:szCs w:val="26"/>
                <w:lang w:val="en-US" w:eastAsia="en-US"/>
              </w:rPr>
              <w:t>Total Capital funds</w:t>
            </w:r>
          </w:p>
        </w:tc>
        <w:tc>
          <w:tcPr>
            <w:tcW w:w="1696" w:type="dxa"/>
            <w:tcBorders>
              <w:bottom w:val="double" w:sz="4" w:space="0" w:color="auto"/>
            </w:tcBorders>
          </w:tcPr>
          <w:p w14:paraId="174DD62B" w14:textId="694E499B"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246,593</w:t>
            </w:r>
          </w:p>
        </w:tc>
        <w:tc>
          <w:tcPr>
            <w:tcW w:w="284" w:type="dxa"/>
            <w:gridSpan w:val="2"/>
          </w:tcPr>
          <w:p w14:paraId="201DEC77" w14:textId="77777777" w:rsidR="00A51BCF" w:rsidRPr="000F2676" w:rsidRDefault="00A51BCF" w:rsidP="00A51BCF">
            <w:pPr>
              <w:tabs>
                <w:tab w:val="decimal" w:pos="1480"/>
              </w:tabs>
              <w:spacing w:line="240" w:lineRule="atLeast"/>
              <w:ind w:right="-302"/>
              <w:rPr>
                <w:rFonts w:ascii="CordiaUPC" w:hAnsi="CordiaUPC" w:cs="CordiaUPC"/>
                <w:b/>
                <w:bCs/>
                <w:color w:val="000000"/>
                <w:sz w:val="26"/>
                <w:szCs w:val="26"/>
                <w:lang w:eastAsia="en-GB" w:bidi="th-TH"/>
              </w:rPr>
            </w:pPr>
          </w:p>
        </w:tc>
        <w:tc>
          <w:tcPr>
            <w:tcW w:w="1696" w:type="dxa"/>
            <w:tcBorders>
              <w:bottom w:val="double" w:sz="4" w:space="0" w:color="auto"/>
            </w:tcBorders>
          </w:tcPr>
          <w:p w14:paraId="37055797" w14:textId="6C45671D"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243,844</w:t>
            </w:r>
          </w:p>
        </w:tc>
      </w:tr>
      <w:tr w:rsidR="00A51BCF" w:rsidRPr="000F2676" w14:paraId="699FF4D8" w14:textId="77777777" w:rsidTr="004D146E">
        <w:tc>
          <w:tcPr>
            <w:tcW w:w="5940" w:type="dxa"/>
          </w:tcPr>
          <w:p w14:paraId="460C5C6F" w14:textId="77777777" w:rsidR="00A51BCF" w:rsidRPr="000F2676" w:rsidRDefault="00A51BCF" w:rsidP="00A51BCF">
            <w:pPr>
              <w:pStyle w:val="Heading8"/>
              <w:keepNext/>
              <w:numPr>
                <w:ilvl w:val="7"/>
                <w:numId w:val="0"/>
              </w:numPr>
              <w:tabs>
                <w:tab w:val="left" w:pos="212"/>
                <w:tab w:val="left" w:pos="494"/>
              </w:tabs>
              <w:spacing w:line="240" w:lineRule="atLeast"/>
              <w:ind w:right="-29"/>
              <w:jc w:val="both"/>
              <w:rPr>
                <w:rFonts w:ascii="CordiaUPC" w:eastAsia="Angsana New" w:hAnsi="CordiaUPC" w:cs="CordiaUPC"/>
                <w:b/>
                <w:bCs/>
                <w:color w:val="000000"/>
                <w:sz w:val="26"/>
                <w:szCs w:val="26"/>
                <w:lang w:val="en-US" w:eastAsia="en-US"/>
              </w:rPr>
            </w:pPr>
          </w:p>
        </w:tc>
        <w:tc>
          <w:tcPr>
            <w:tcW w:w="1696" w:type="dxa"/>
          </w:tcPr>
          <w:p w14:paraId="6342EE3B" w14:textId="77777777"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p>
        </w:tc>
        <w:tc>
          <w:tcPr>
            <w:tcW w:w="284" w:type="dxa"/>
            <w:gridSpan w:val="2"/>
          </w:tcPr>
          <w:p w14:paraId="19BA3A75" w14:textId="77777777" w:rsidR="00A51BCF" w:rsidRPr="000F2676" w:rsidRDefault="00A51BCF" w:rsidP="00A51BCF">
            <w:pPr>
              <w:tabs>
                <w:tab w:val="decimal" w:pos="1480"/>
              </w:tabs>
              <w:spacing w:line="240" w:lineRule="atLeast"/>
              <w:ind w:right="-302"/>
              <w:rPr>
                <w:rFonts w:ascii="CordiaUPC" w:hAnsi="CordiaUPC" w:cs="CordiaUPC"/>
                <w:b/>
                <w:bCs/>
                <w:color w:val="000000"/>
                <w:sz w:val="26"/>
                <w:szCs w:val="26"/>
                <w:lang w:eastAsia="en-GB" w:bidi="th-TH"/>
              </w:rPr>
            </w:pPr>
          </w:p>
        </w:tc>
        <w:tc>
          <w:tcPr>
            <w:tcW w:w="1696" w:type="dxa"/>
          </w:tcPr>
          <w:p w14:paraId="186158FF" w14:textId="77777777"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p>
        </w:tc>
      </w:tr>
      <w:tr w:rsidR="00A51BCF" w:rsidRPr="000F2676" w14:paraId="5100EC76" w14:textId="77777777" w:rsidTr="004D146E">
        <w:tc>
          <w:tcPr>
            <w:tcW w:w="5940" w:type="dxa"/>
          </w:tcPr>
          <w:p w14:paraId="3880E3E0" w14:textId="77777777" w:rsidR="00A51BCF" w:rsidRPr="000F2676" w:rsidRDefault="00A51BCF" w:rsidP="00A51BCF">
            <w:pPr>
              <w:tabs>
                <w:tab w:val="left" w:pos="212"/>
                <w:tab w:val="left" w:pos="494"/>
              </w:tabs>
              <w:spacing w:line="240" w:lineRule="atLeast"/>
              <w:ind w:right="-29"/>
              <w:rPr>
                <w:rFonts w:ascii="CordiaUPC" w:eastAsia="Angsana New" w:hAnsi="CordiaUPC" w:cs="CordiaUPC"/>
                <w:b/>
                <w:bCs/>
                <w:color w:val="000000"/>
                <w:sz w:val="26"/>
                <w:szCs w:val="26"/>
              </w:rPr>
            </w:pPr>
            <w:r w:rsidRPr="000F2676">
              <w:rPr>
                <w:rFonts w:ascii="CordiaUPC" w:eastAsia="Angsana New" w:hAnsi="CordiaUPC" w:cs="CordiaUPC" w:hint="cs"/>
                <w:b/>
                <w:bCs/>
                <w:color w:val="000000"/>
                <w:sz w:val="26"/>
                <w:szCs w:val="26"/>
              </w:rPr>
              <w:t>Total Risk-Weighted Assets</w:t>
            </w:r>
          </w:p>
        </w:tc>
        <w:tc>
          <w:tcPr>
            <w:tcW w:w="1696" w:type="dxa"/>
            <w:tcBorders>
              <w:bottom w:val="double" w:sz="4" w:space="0" w:color="auto"/>
            </w:tcBorders>
          </w:tcPr>
          <w:p w14:paraId="43B2E74F" w14:textId="7B6AB491"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840,600</w:t>
            </w:r>
          </w:p>
        </w:tc>
        <w:tc>
          <w:tcPr>
            <w:tcW w:w="284" w:type="dxa"/>
            <w:gridSpan w:val="2"/>
          </w:tcPr>
          <w:p w14:paraId="4160A0DC" w14:textId="77777777" w:rsidR="00A51BCF" w:rsidRPr="000F2676" w:rsidRDefault="00A51BCF" w:rsidP="00A51BCF">
            <w:pPr>
              <w:tabs>
                <w:tab w:val="decimal" w:pos="1480"/>
              </w:tabs>
              <w:spacing w:line="240" w:lineRule="atLeast"/>
              <w:ind w:left="184" w:right="-302"/>
              <w:rPr>
                <w:rFonts w:ascii="CordiaUPC" w:hAnsi="CordiaUPC" w:cs="CordiaUPC"/>
                <w:b/>
                <w:bCs/>
                <w:sz w:val="26"/>
                <w:szCs w:val="26"/>
              </w:rPr>
            </w:pPr>
          </w:p>
        </w:tc>
        <w:tc>
          <w:tcPr>
            <w:tcW w:w="1696" w:type="dxa"/>
            <w:tcBorders>
              <w:bottom w:val="double" w:sz="4" w:space="0" w:color="auto"/>
            </w:tcBorders>
          </w:tcPr>
          <w:p w14:paraId="3307E5A0" w14:textId="1A0992B0" w:rsidR="00A51BCF" w:rsidRPr="000F2676" w:rsidRDefault="00A51BCF" w:rsidP="00A51BCF">
            <w:pPr>
              <w:tabs>
                <w:tab w:val="decimal" w:pos="1325"/>
              </w:tabs>
              <w:spacing w:line="240" w:lineRule="atLeas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833,315</w:t>
            </w:r>
          </w:p>
        </w:tc>
      </w:tr>
    </w:tbl>
    <w:p w14:paraId="2C2DDA1F" w14:textId="77777777" w:rsidR="00125D36" w:rsidRPr="000F2676" w:rsidRDefault="00125D36" w:rsidP="000F2676">
      <w:pPr>
        <w:spacing w:line="240" w:lineRule="atLeast"/>
        <w:rPr>
          <w:rFonts w:ascii="CordiaUPC" w:hAnsi="CordiaUPC" w:cs="CordiaUPC"/>
          <w:sz w:val="26"/>
          <w:szCs w:val="26"/>
        </w:rPr>
      </w:pPr>
    </w:p>
    <w:tbl>
      <w:tblPr>
        <w:tblW w:w="9703" w:type="dxa"/>
        <w:tblInd w:w="360" w:type="dxa"/>
        <w:tblLayout w:type="fixed"/>
        <w:tblCellMar>
          <w:left w:w="115" w:type="dxa"/>
          <w:right w:w="115" w:type="dxa"/>
        </w:tblCellMar>
        <w:tblLook w:val="0000" w:firstRow="0" w:lastRow="0" w:firstColumn="0" w:lastColumn="0" w:noHBand="0" w:noVBand="0"/>
      </w:tblPr>
      <w:tblGrid>
        <w:gridCol w:w="6030"/>
        <w:gridCol w:w="1223"/>
        <w:gridCol w:w="1235"/>
        <w:gridCol w:w="1215"/>
      </w:tblGrid>
      <w:tr w:rsidR="00CC286D" w:rsidRPr="000F2676" w14:paraId="307BC991" w14:textId="77777777" w:rsidTr="004F2695">
        <w:trPr>
          <w:trHeight w:val="1025"/>
        </w:trPr>
        <w:tc>
          <w:tcPr>
            <w:tcW w:w="6030" w:type="dxa"/>
            <w:vAlign w:val="bottom"/>
          </w:tcPr>
          <w:p w14:paraId="7615A3B0" w14:textId="77777777" w:rsidR="00CC286D" w:rsidRPr="000F2676" w:rsidRDefault="00CC286D" w:rsidP="00CC286D">
            <w:pPr>
              <w:spacing w:line="240" w:lineRule="atLeast"/>
              <w:ind w:left="187"/>
              <w:jc w:val="both"/>
              <w:outlineLvl w:val="7"/>
              <w:rPr>
                <w:rFonts w:ascii="CordiaUPC" w:hAnsi="CordiaUPC" w:cs="CordiaUPC"/>
                <w:color w:val="000000"/>
                <w:sz w:val="26"/>
                <w:szCs w:val="26"/>
                <w:lang w:val="en-US"/>
              </w:rPr>
            </w:pPr>
          </w:p>
        </w:tc>
        <w:tc>
          <w:tcPr>
            <w:tcW w:w="1223" w:type="dxa"/>
          </w:tcPr>
          <w:p w14:paraId="37357B44" w14:textId="2A1D1A74" w:rsidR="00CC286D" w:rsidRPr="000F2676" w:rsidRDefault="00CC286D" w:rsidP="00CC286D">
            <w:pPr>
              <w:spacing w:line="240" w:lineRule="atLeast"/>
              <w:ind w:right="-64"/>
              <w:jc w:val="center"/>
              <w:rPr>
                <w:rFonts w:ascii="CordiaUPC" w:hAnsi="CordiaUPC" w:cs="CordiaUPC"/>
                <w:sz w:val="26"/>
                <w:szCs w:val="26"/>
                <w:lang w:val="en-US"/>
              </w:rPr>
            </w:pPr>
            <w:r w:rsidRPr="000F2676">
              <w:rPr>
                <w:rFonts w:ascii="CordiaUPC" w:eastAsia="Angsana New" w:hAnsi="CordiaUPC" w:cs="CordiaUPC" w:hint="cs"/>
                <w:color w:val="000000"/>
                <w:sz w:val="26"/>
                <w:szCs w:val="26"/>
                <w:lang w:val="en-US"/>
              </w:rPr>
              <w:t xml:space="preserve">The </w:t>
            </w:r>
            <w:proofErr w:type="spellStart"/>
            <w:r w:rsidRPr="000F2676">
              <w:rPr>
                <w:rFonts w:ascii="CordiaUPC" w:eastAsia="Angsana New" w:hAnsi="CordiaUPC" w:cs="CordiaUPC" w:hint="cs"/>
                <w:color w:val="000000"/>
                <w:sz w:val="26"/>
                <w:szCs w:val="26"/>
                <w:lang w:val="en-US"/>
              </w:rPr>
              <w:t>BoT’s</w:t>
            </w:r>
            <w:proofErr w:type="spellEnd"/>
            <w:r w:rsidRPr="000F2676">
              <w:rPr>
                <w:rFonts w:ascii="CordiaUPC" w:eastAsia="Angsana New" w:hAnsi="CordiaUPC" w:cs="CordiaUPC" w:hint="cs"/>
                <w:color w:val="000000"/>
                <w:sz w:val="26"/>
                <w:szCs w:val="26"/>
                <w:lang w:val="en-US"/>
              </w:rPr>
              <w:t xml:space="preserve"> regulatory minimum requirement</w:t>
            </w:r>
            <w:r w:rsidRPr="000F2676">
              <w:rPr>
                <w:rFonts w:ascii="CordiaUPC" w:hAnsi="CordiaUPC" w:cs="CordiaUPC" w:hint="cs"/>
                <w:color w:val="000000"/>
                <w:sz w:val="24"/>
                <w:szCs w:val="24"/>
                <w:lang w:val="en-US" w:eastAsia="en-GB" w:bidi="th-TH"/>
              </w:rPr>
              <w:t>*</w:t>
            </w:r>
          </w:p>
        </w:tc>
        <w:tc>
          <w:tcPr>
            <w:tcW w:w="1235" w:type="dxa"/>
            <w:vAlign w:val="bottom"/>
          </w:tcPr>
          <w:p w14:paraId="790ACCAE" w14:textId="7BF2F320" w:rsidR="00CC286D" w:rsidRPr="000F2676" w:rsidRDefault="00CC286D" w:rsidP="00CC286D">
            <w:pPr>
              <w:spacing w:line="240" w:lineRule="atLeast"/>
              <w:ind w:left="-108" w:right="-115"/>
              <w:jc w:val="center"/>
              <w:rPr>
                <w:rFonts w:ascii="CordiaUPC" w:eastAsia="Times New Roman" w:hAnsi="CordiaUPC" w:cs="CordiaUPC"/>
                <w:snapToGrid w:val="0"/>
                <w:sz w:val="26"/>
                <w:szCs w:val="26"/>
                <w:lang w:val="en-US"/>
              </w:rPr>
            </w:pPr>
            <w:r w:rsidRPr="00887104">
              <w:rPr>
                <w:rFonts w:ascii="CordiaUPC" w:hAnsi="CordiaUPC" w:cs="CordiaUPC" w:hint="cs"/>
                <w:color w:val="000000"/>
                <w:sz w:val="26"/>
                <w:szCs w:val="26"/>
                <w:lang w:val="en-US" w:bidi="th-TH"/>
              </w:rPr>
              <w:t xml:space="preserve">30 June </w:t>
            </w:r>
            <w:r>
              <w:rPr>
                <w:rFonts w:ascii="CordiaUPC" w:hAnsi="CordiaUPC" w:cs="CordiaUPC"/>
                <w:color w:val="000000"/>
                <w:sz w:val="26"/>
                <w:szCs w:val="26"/>
                <w:lang w:val="en-US" w:bidi="th-TH"/>
              </w:rPr>
              <w:br/>
            </w:r>
            <w:r w:rsidRPr="000F2676">
              <w:rPr>
                <w:rFonts w:ascii="CordiaUPC" w:eastAsia="Angsana New" w:hAnsi="CordiaUPC" w:cs="CordiaUPC" w:hint="cs"/>
                <w:color w:val="000000"/>
                <w:sz w:val="26"/>
                <w:szCs w:val="26"/>
              </w:rPr>
              <w:t>202</w:t>
            </w:r>
            <w:r>
              <w:rPr>
                <w:rFonts w:ascii="CordiaUPC" w:eastAsia="Angsana New" w:hAnsi="CordiaUPC" w:cs="CordiaUPC"/>
                <w:color w:val="000000"/>
                <w:sz w:val="26"/>
                <w:szCs w:val="26"/>
              </w:rPr>
              <w:t>1</w:t>
            </w:r>
          </w:p>
        </w:tc>
        <w:tc>
          <w:tcPr>
            <w:tcW w:w="1215" w:type="dxa"/>
            <w:vAlign w:val="bottom"/>
          </w:tcPr>
          <w:p w14:paraId="12CD36A2" w14:textId="77777777" w:rsidR="00CC286D" w:rsidRPr="000F2676" w:rsidRDefault="00CC286D" w:rsidP="00CC286D">
            <w:pPr>
              <w:tabs>
                <w:tab w:val="right" w:pos="1130"/>
              </w:tabs>
              <w:spacing w:line="220" w:lineRule="exact"/>
              <w:ind w:left="-108" w:right="-18"/>
              <w:jc w:val="center"/>
              <w:rPr>
                <w:rFonts w:ascii="CordiaUPC" w:hAnsi="CordiaUPC" w:cs="CordiaUPC"/>
                <w:snapToGrid w:val="0"/>
                <w:sz w:val="26"/>
                <w:szCs w:val="26"/>
                <w:lang w:val="en-US"/>
              </w:rPr>
            </w:pPr>
          </w:p>
          <w:p w14:paraId="65B59926" w14:textId="77777777" w:rsidR="00CC286D" w:rsidRPr="000F2676" w:rsidRDefault="00CC286D" w:rsidP="00CC286D">
            <w:pPr>
              <w:tabs>
                <w:tab w:val="right" w:pos="1130"/>
              </w:tabs>
              <w:spacing w:line="220" w:lineRule="exact"/>
              <w:ind w:left="-108" w:right="-115"/>
              <w:jc w:val="center"/>
              <w:rPr>
                <w:rFonts w:ascii="CordiaUPC" w:hAnsi="CordiaUPC" w:cs="CordiaUPC"/>
                <w:snapToGrid w:val="0"/>
                <w:sz w:val="26"/>
                <w:szCs w:val="26"/>
                <w:lang w:val="en-US"/>
              </w:rPr>
            </w:pPr>
          </w:p>
          <w:p w14:paraId="2E5B2DC4" w14:textId="02C13EC5" w:rsidR="00CC286D" w:rsidRPr="000F2676" w:rsidRDefault="00CC286D" w:rsidP="00CC286D">
            <w:pPr>
              <w:spacing w:line="240" w:lineRule="atLeast"/>
              <w:ind w:right="-64"/>
              <w:jc w:val="center"/>
              <w:rPr>
                <w:rFonts w:ascii="CordiaUPC" w:hAnsi="CordiaUPC" w:cs="CordiaUPC"/>
                <w:sz w:val="26"/>
                <w:szCs w:val="26"/>
                <w:lang w:val="en-US"/>
              </w:rPr>
            </w:pPr>
            <w:r w:rsidRPr="00887104">
              <w:rPr>
                <w:rFonts w:ascii="CordiaUPC" w:hAnsi="CordiaUPC" w:cs="CordiaUPC" w:hint="cs"/>
                <w:color w:val="000000"/>
                <w:sz w:val="26"/>
                <w:szCs w:val="26"/>
                <w:lang w:val="en-US" w:bidi="th-TH"/>
              </w:rPr>
              <w:t>31 December 2020</w:t>
            </w:r>
          </w:p>
        </w:tc>
      </w:tr>
      <w:tr w:rsidR="009761B0" w:rsidRPr="000F2676" w14:paraId="0EBEB638" w14:textId="77777777" w:rsidTr="004F2695">
        <w:trPr>
          <w:trHeight w:val="260"/>
        </w:trPr>
        <w:tc>
          <w:tcPr>
            <w:tcW w:w="6030" w:type="dxa"/>
            <w:vAlign w:val="bottom"/>
          </w:tcPr>
          <w:p w14:paraId="57DB03C3" w14:textId="77777777" w:rsidR="009761B0" w:rsidRPr="000F2676" w:rsidRDefault="009761B0" w:rsidP="000F2676">
            <w:pPr>
              <w:spacing w:line="240" w:lineRule="atLeast"/>
              <w:jc w:val="both"/>
              <w:outlineLvl w:val="7"/>
              <w:rPr>
                <w:rFonts w:ascii="CordiaUPC" w:hAnsi="CordiaUPC" w:cs="CordiaUPC"/>
                <w:color w:val="000000"/>
                <w:sz w:val="26"/>
                <w:szCs w:val="26"/>
                <w:lang w:val="en-US"/>
              </w:rPr>
            </w:pPr>
          </w:p>
        </w:tc>
        <w:tc>
          <w:tcPr>
            <w:tcW w:w="3673" w:type="dxa"/>
            <w:gridSpan w:val="3"/>
            <w:vAlign w:val="bottom"/>
          </w:tcPr>
          <w:p w14:paraId="4E542FE8" w14:textId="71884C34" w:rsidR="009761B0" w:rsidRPr="000F2676" w:rsidRDefault="009761B0" w:rsidP="004F2695">
            <w:pPr>
              <w:spacing w:line="240" w:lineRule="atLeast"/>
              <w:jc w:val="center"/>
              <w:rPr>
                <w:rFonts w:ascii="CordiaUPC" w:hAnsi="CordiaUPC" w:cs="CordiaUPC"/>
                <w:i/>
                <w:iCs/>
                <w:sz w:val="26"/>
                <w:szCs w:val="26"/>
              </w:rPr>
            </w:pPr>
            <w:r w:rsidRPr="000F2676">
              <w:rPr>
                <w:rFonts w:ascii="CordiaUPC" w:hAnsi="CordiaUPC" w:cs="CordiaUPC" w:hint="cs"/>
                <w:i/>
                <w:iCs/>
                <w:sz w:val="26"/>
                <w:szCs w:val="26"/>
              </w:rPr>
              <w:t>(%)</w:t>
            </w:r>
          </w:p>
        </w:tc>
      </w:tr>
      <w:tr w:rsidR="00A51BCF" w:rsidRPr="000F2676" w14:paraId="63C5D023" w14:textId="77777777" w:rsidTr="000B7595">
        <w:trPr>
          <w:trHeight w:val="251"/>
        </w:trPr>
        <w:tc>
          <w:tcPr>
            <w:tcW w:w="6030" w:type="dxa"/>
            <w:vAlign w:val="bottom"/>
          </w:tcPr>
          <w:p w14:paraId="2B52BEC7" w14:textId="77777777" w:rsidR="00A51BCF" w:rsidRPr="000F2676" w:rsidRDefault="00A51BCF" w:rsidP="00A51BCF">
            <w:pPr>
              <w:spacing w:line="240" w:lineRule="atLeas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Capital Adequacy Ratio/Total Risk-Weighted Asset</w:t>
            </w:r>
          </w:p>
        </w:tc>
        <w:tc>
          <w:tcPr>
            <w:tcW w:w="1223" w:type="dxa"/>
            <w:vAlign w:val="bottom"/>
          </w:tcPr>
          <w:p w14:paraId="206D98A6" w14:textId="5D43FFC9" w:rsidR="00A51BCF" w:rsidRPr="000F2676" w:rsidRDefault="00A51BCF" w:rsidP="00A51BCF">
            <w:pPr>
              <w:spacing w:line="240" w:lineRule="atLeast"/>
              <w:ind w:right="-331"/>
              <w:jc w:val="center"/>
              <w:rPr>
                <w:rFonts w:ascii="CordiaUPC" w:hAnsi="CordiaUPC" w:cs="CordiaUPC"/>
                <w:sz w:val="26"/>
                <w:szCs w:val="26"/>
              </w:rPr>
            </w:pPr>
            <w:r w:rsidRPr="000F2676">
              <w:rPr>
                <w:rFonts w:ascii="CordiaUPC" w:hAnsi="CordiaUPC" w:cs="CordiaUPC" w:hint="cs"/>
                <w:sz w:val="26"/>
                <w:szCs w:val="26"/>
              </w:rPr>
              <w:t>11.0</w:t>
            </w:r>
          </w:p>
        </w:tc>
        <w:tc>
          <w:tcPr>
            <w:tcW w:w="1235" w:type="dxa"/>
          </w:tcPr>
          <w:p w14:paraId="2785E406" w14:textId="68A6D886" w:rsidR="00A51BCF" w:rsidRPr="000F2676" w:rsidRDefault="00A51BCF" w:rsidP="00A51BCF">
            <w:pPr>
              <w:tabs>
                <w:tab w:val="decimal" w:pos="552"/>
              </w:tabs>
              <w:spacing w:line="240" w:lineRule="atLeast"/>
              <w:rPr>
                <w:rFonts w:ascii="CordiaUPC" w:hAnsi="CordiaUPC" w:cs="CordiaUPC"/>
                <w:sz w:val="26"/>
                <w:szCs w:val="26"/>
              </w:rPr>
            </w:pPr>
            <w:r>
              <w:rPr>
                <w:rFonts w:ascii="CordiaUPC" w:hAnsi="CordiaUPC" w:cs="CordiaUPC"/>
                <w:sz w:val="26"/>
                <w:szCs w:val="26"/>
              </w:rPr>
              <w:t>29.34</w:t>
            </w:r>
          </w:p>
        </w:tc>
        <w:tc>
          <w:tcPr>
            <w:tcW w:w="1215" w:type="dxa"/>
          </w:tcPr>
          <w:p w14:paraId="56896F7D" w14:textId="1F6B0805" w:rsidR="00A51BCF" w:rsidRPr="000F2676" w:rsidRDefault="00A51BCF" w:rsidP="00A51BCF">
            <w:pPr>
              <w:tabs>
                <w:tab w:val="decimal" w:pos="671"/>
              </w:tabs>
              <w:spacing w:line="240" w:lineRule="atLeast"/>
              <w:rPr>
                <w:rFonts w:ascii="CordiaUPC" w:hAnsi="CordiaUPC" w:cs="CordiaUPC"/>
                <w:sz w:val="26"/>
                <w:szCs w:val="26"/>
              </w:rPr>
            </w:pPr>
            <w:r>
              <w:rPr>
                <w:rFonts w:ascii="CordiaUPC" w:hAnsi="CordiaUPC" w:cs="CordiaUPC"/>
                <w:sz w:val="26"/>
                <w:szCs w:val="26"/>
              </w:rPr>
              <w:t>29.26</w:t>
            </w:r>
          </w:p>
        </w:tc>
      </w:tr>
      <w:tr w:rsidR="00A51BCF" w:rsidRPr="000F2676" w14:paraId="69A15F17" w14:textId="77777777" w:rsidTr="004F2695">
        <w:trPr>
          <w:trHeight w:val="260"/>
        </w:trPr>
        <w:tc>
          <w:tcPr>
            <w:tcW w:w="6030" w:type="dxa"/>
          </w:tcPr>
          <w:p w14:paraId="36CEBCEF" w14:textId="77777777" w:rsidR="00A51BCF" w:rsidRPr="000F2676" w:rsidRDefault="00A51BCF" w:rsidP="00A51BCF">
            <w:pPr>
              <w:spacing w:line="240" w:lineRule="atLeast"/>
              <w:jc w:val="both"/>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Tier 1 Capital Ratio/Total Risk-Weighted Asset</w:t>
            </w:r>
          </w:p>
        </w:tc>
        <w:tc>
          <w:tcPr>
            <w:tcW w:w="1223" w:type="dxa"/>
            <w:vAlign w:val="bottom"/>
          </w:tcPr>
          <w:p w14:paraId="3432FE15" w14:textId="77DA863D" w:rsidR="00A51BCF" w:rsidRPr="000F2676" w:rsidRDefault="00A51BCF" w:rsidP="00A51BCF">
            <w:pPr>
              <w:spacing w:line="240" w:lineRule="atLeast"/>
              <w:ind w:right="-421"/>
              <w:jc w:val="center"/>
              <w:rPr>
                <w:rFonts w:ascii="CordiaUPC" w:hAnsi="CordiaUPC" w:cs="CordiaUPC"/>
                <w:sz w:val="26"/>
                <w:szCs w:val="26"/>
              </w:rPr>
            </w:pPr>
            <w:r w:rsidRPr="000F2676">
              <w:rPr>
                <w:rFonts w:ascii="CordiaUPC" w:hAnsi="CordiaUPC" w:cs="CordiaUPC" w:hint="cs"/>
                <w:sz w:val="26"/>
                <w:szCs w:val="26"/>
              </w:rPr>
              <w:t>8.5</w:t>
            </w:r>
          </w:p>
        </w:tc>
        <w:tc>
          <w:tcPr>
            <w:tcW w:w="1235" w:type="dxa"/>
          </w:tcPr>
          <w:p w14:paraId="234A3CA1" w14:textId="63CD73B4" w:rsidR="00A51BCF" w:rsidRPr="000F2676" w:rsidRDefault="00A51BCF" w:rsidP="00A51BCF">
            <w:pPr>
              <w:tabs>
                <w:tab w:val="decimal" w:pos="552"/>
              </w:tabs>
              <w:spacing w:line="240" w:lineRule="atLeast"/>
              <w:rPr>
                <w:rFonts w:ascii="CordiaUPC" w:hAnsi="CordiaUPC" w:cs="CordiaUPC"/>
                <w:sz w:val="26"/>
                <w:szCs w:val="26"/>
              </w:rPr>
            </w:pPr>
            <w:r>
              <w:rPr>
                <w:rFonts w:ascii="CordiaUPC" w:hAnsi="CordiaUPC" w:cs="CordiaUPC"/>
                <w:sz w:val="26"/>
                <w:szCs w:val="26"/>
              </w:rPr>
              <w:t>23.99</w:t>
            </w:r>
          </w:p>
        </w:tc>
        <w:tc>
          <w:tcPr>
            <w:tcW w:w="1215" w:type="dxa"/>
          </w:tcPr>
          <w:p w14:paraId="7204AD86" w14:textId="16E41393" w:rsidR="00A51BCF" w:rsidRPr="000F2676" w:rsidRDefault="00A51BCF" w:rsidP="00A51BCF">
            <w:pPr>
              <w:tabs>
                <w:tab w:val="decimal" w:pos="671"/>
              </w:tabs>
              <w:spacing w:line="240" w:lineRule="atLeast"/>
              <w:rPr>
                <w:rFonts w:ascii="CordiaUPC" w:hAnsi="CordiaUPC" w:cs="CordiaUPC"/>
                <w:sz w:val="26"/>
                <w:szCs w:val="26"/>
              </w:rPr>
            </w:pPr>
            <w:r>
              <w:rPr>
                <w:rFonts w:ascii="CordiaUPC" w:hAnsi="CordiaUPC" w:cs="CordiaUPC"/>
                <w:sz w:val="26"/>
                <w:szCs w:val="26"/>
              </w:rPr>
              <w:t>24.03</w:t>
            </w:r>
          </w:p>
        </w:tc>
      </w:tr>
      <w:tr w:rsidR="00A51BCF" w:rsidRPr="000F2676" w14:paraId="47DA5087" w14:textId="77777777" w:rsidTr="006C21B3">
        <w:trPr>
          <w:trHeight w:val="251"/>
        </w:trPr>
        <w:tc>
          <w:tcPr>
            <w:tcW w:w="6030" w:type="dxa"/>
          </w:tcPr>
          <w:p w14:paraId="6EC9E7FE" w14:textId="54D10A97" w:rsidR="00A51BCF" w:rsidRPr="000F2676" w:rsidRDefault="00A51BCF" w:rsidP="00A51BCF">
            <w:pPr>
              <w:spacing w:line="240" w:lineRule="atLeast"/>
              <w:ind w:right="-380"/>
              <w:outlineLvl w:val="7"/>
              <w:rPr>
                <w:rFonts w:ascii="CordiaUPC" w:hAnsi="CordiaUPC" w:cs="CordiaUPC"/>
                <w:color w:val="000000"/>
                <w:sz w:val="26"/>
                <w:szCs w:val="26"/>
                <w:lang w:val="en-US"/>
              </w:rPr>
            </w:pPr>
            <w:r w:rsidRPr="000F2676">
              <w:rPr>
                <w:rFonts w:ascii="CordiaUPC" w:hAnsi="CordiaUPC" w:cs="CordiaUPC" w:hint="cs"/>
                <w:color w:val="000000"/>
                <w:sz w:val="26"/>
                <w:szCs w:val="26"/>
                <w:lang w:val="en-US"/>
              </w:rPr>
              <w:t>Common Equity Tier 1 Capital Ratio/Total Risk-Weighted Asset</w:t>
            </w:r>
          </w:p>
        </w:tc>
        <w:tc>
          <w:tcPr>
            <w:tcW w:w="1223" w:type="dxa"/>
            <w:vAlign w:val="bottom"/>
          </w:tcPr>
          <w:p w14:paraId="52D5F807" w14:textId="207E89E0" w:rsidR="00A51BCF" w:rsidRPr="000F2676" w:rsidRDefault="00A51BCF" w:rsidP="00A51BCF">
            <w:pPr>
              <w:spacing w:line="240" w:lineRule="atLeast"/>
              <w:ind w:right="-421"/>
              <w:jc w:val="center"/>
              <w:rPr>
                <w:rFonts w:ascii="CordiaUPC" w:hAnsi="CordiaUPC" w:cs="CordiaUPC"/>
                <w:sz w:val="26"/>
                <w:szCs w:val="26"/>
              </w:rPr>
            </w:pPr>
            <w:r w:rsidRPr="000F2676">
              <w:rPr>
                <w:rFonts w:ascii="CordiaUPC" w:hAnsi="CordiaUPC" w:cs="CordiaUPC" w:hint="cs"/>
                <w:sz w:val="26"/>
                <w:szCs w:val="26"/>
              </w:rPr>
              <w:t>7.0</w:t>
            </w:r>
          </w:p>
        </w:tc>
        <w:tc>
          <w:tcPr>
            <w:tcW w:w="1235" w:type="dxa"/>
          </w:tcPr>
          <w:p w14:paraId="75990F03" w14:textId="5BDCB73A" w:rsidR="00A51BCF" w:rsidRPr="000F2676" w:rsidRDefault="00A51BCF" w:rsidP="00A51BCF">
            <w:pPr>
              <w:tabs>
                <w:tab w:val="decimal" w:pos="552"/>
              </w:tabs>
              <w:spacing w:line="240" w:lineRule="atLeast"/>
              <w:rPr>
                <w:rFonts w:ascii="CordiaUPC" w:hAnsi="CordiaUPC" w:cs="CordiaUPC"/>
                <w:sz w:val="26"/>
                <w:szCs w:val="26"/>
              </w:rPr>
            </w:pPr>
            <w:r>
              <w:rPr>
                <w:rFonts w:ascii="CordiaUPC" w:hAnsi="CordiaUPC" w:cs="CordiaUPC"/>
                <w:sz w:val="26"/>
                <w:szCs w:val="26"/>
              </w:rPr>
              <w:t>22.55</w:t>
            </w:r>
          </w:p>
        </w:tc>
        <w:tc>
          <w:tcPr>
            <w:tcW w:w="1215" w:type="dxa"/>
            <w:vAlign w:val="bottom"/>
          </w:tcPr>
          <w:p w14:paraId="0BE1EA91" w14:textId="28C6AC4A" w:rsidR="00A51BCF" w:rsidRPr="000F2676" w:rsidRDefault="00A51BCF" w:rsidP="00A51BCF">
            <w:pPr>
              <w:tabs>
                <w:tab w:val="decimal" w:pos="671"/>
              </w:tabs>
              <w:spacing w:line="240" w:lineRule="atLeast"/>
              <w:rPr>
                <w:rFonts w:ascii="CordiaUPC" w:hAnsi="CordiaUPC" w:cs="CordiaUPC"/>
                <w:sz w:val="26"/>
                <w:szCs w:val="26"/>
              </w:rPr>
            </w:pPr>
            <w:r>
              <w:rPr>
                <w:rFonts w:ascii="CordiaUPC" w:hAnsi="CordiaUPC" w:cs="CordiaUPC"/>
                <w:sz w:val="26"/>
                <w:szCs w:val="26"/>
              </w:rPr>
              <w:t>22.58</w:t>
            </w:r>
          </w:p>
        </w:tc>
      </w:tr>
    </w:tbl>
    <w:p w14:paraId="000E9B4F" w14:textId="77777777" w:rsidR="00DE16F6" w:rsidRPr="00DE16F6" w:rsidRDefault="00DE16F6" w:rsidP="00D375F4">
      <w:pPr>
        <w:spacing w:line="240" w:lineRule="auto"/>
        <w:ind w:left="540"/>
        <w:jc w:val="thaiDistribute"/>
        <w:rPr>
          <w:rFonts w:ascii="CordiaUPC" w:hAnsi="CordiaUPC" w:cs="CordiaUPC"/>
          <w:color w:val="000000"/>
          <w:sz w:val="8"/>
          <w:szCs w:val="8"/>
          <w:lang w:val="en-US" w:eastAsia="en-GB" w:bidi="th-TH"/>
        </w:rPr>
      </w:pPr>
    </w:p>
    <w:p w14:paraId="1D502EC6" w14:textId="7FFF4BDF" w:rsidR="00EF6B58" w:rsidRPr="000F2676" w:rsidRDefault="00EF6B58" w:rsidP="00D375F4">
      <w:pPr>
        <w:spacing w:line="240" w:lineRule="auto"/>
        <w:ind w:left="540"/>
        <w:jc w:val="thaiDistribute"/>
        <w:rPr>
          <w:rFonts w:ascii="CordiaUPC" w:hAnsi="CordiaUPC" w:cs="CordiaUPC"/>
          <w:color w:val="000000"/>
          <w:sz w:val="24"/>
          <w:szCs w:val="24"/>
          <w:lang w:val="en-US" w:eastAsia="en-GB" w:bidi="th-TH"/>
        </w:rPr>
      </w:pPr>
      <w:r w:rsidRPr="000F2676">
        <w:rPr>
          <w:rFonts w:ascii="CordiaUPC" w:hAnsi="CordiaUPC" w:cs="CordiaUPC" w:hint="cs"/>
          <w:color w:val="000000"/>
          <w:sz w:val="24"/>
          <w:szCs w:val="24"/>
          <w:lang w:val="en-US" w:eastAsia="en-GB" w:bidi="th-TH"/>
        </w:rPr>
        <w:t>* Includes capital conservat</w:t>
      </w:r>
      <w:r w:rsidR="00223358" w:rsidRPr="000F2676">
        <w:rPr>
          <w:rFonts w:ascii="CordiaUPC" w:hAnsi="CordiaUPC" w:cs="CordiaUPC" w:hint="cs"/>
          <w:color w:val="000000"/>
          <w:sz w:val="24"/>
          <w:szCs w:val="24"/>
          <w:lang w:val="en-US" w:eastAsia="en-GB" w:bidi="th-TH"/>
        </w:rPr>
        <w:t xml:space="preserve">ion buffer as required by the </w:t>
      </w:r>
      <w:proofErr w:type="spellStart"/>
      <w:r w:rsidR="00223358" w:rsidRPr="000F2676">
        <w:rPr>
          <w:rFonts w:ascii="CordiaUPC" w:hAnsi="CordiaUPC" w:cs="CordiaUPC" w:hint="cs"/>
          <w:color w:val="000000"/>
          <w:sz w:val="24"/>
          <w:szCs w:val="24"/>
          <w:lang w:val="en-US" w:eastAsia="en-GB" w:bidi="th-TH"/>
        </w:rPr>
        <w:t>Bo</w:t>
      </w:r>
      <w:r w:rsidRPr="000F2676">
        <w:rPr>
          <w:rFonts w:ascii="CordiaUPC" w:hAnsi="CordiaUPC" w:cs="CordiaUPC" w:hint="cs"/>
          <w:color w:val="000000"/>
          <w:sz w:val="24"/>
          <w:szCs w:val="24"/>
          <w:lang w:val="en-US" w:eastAsia="en-GB" w:bidi="th-TH"/>
        </w:rPr>
        <w:t>T</w:t>
      </w:r>
      <w:proofErr w:type="spellEnd"/>
      <w:r w:rsidRPr="000F2676">
        <w:rPr>
          <w:rFonts w:ascii="CordiaUPC" w:hAnsi="CordiaUPC" w:cs="CordiaUPC" w:hint="cs"/>
          <w:color w:val="000000"/>
          <w:sz w:val="24"/>
          <w:szCs w:val="24"/>
          <w:lang w:val="en-US" w:eastAsia="en-GB" w:bidi="th-TH"/>
        </w:rPr>
        <w:t xml:space="preserve"> commencing 1 January 2016.  </w:t>
      </w:r>
    </w:p>
    <w:p w14:paraId="72E77FE9" w14:textId="20ACE394" w:rsidR="000F2676" w:rsidRDefault="000F2676">
      <w:pPr>
        <w:spacing w:line="240" w:lineRule="auto"/>
        <w:rPr>
          <w:rFonts w:cs="Times New Roman"/>
          <w:sz w:val="20"/>
        </w:rPr>
      </w:pPr>
    </w:p>
    <w:p w14:paraId="372DDEC8" w14:textId="3DDA9750" w:rsidR="00B7148E" w:rsidRPr="000F2676" w:rsidRDefault="004D0BD0" w:rsidP="000F2676">
      <w:pPr>
        <w:spacing w:line="240" w:lineRule="exact"/>
        <w:ind w:left="540" w:firstLine="15"/>
        <w:jc w:val="both"/>
        <w:rPr>
          <w:rFonts w:ascii="CordiaUPC" w:hAnsi="CordiaUPC" w:cs="CordiaUPC"/>
          <w:sz w:val="26"/>
          <w:szCs w:val="26"/>
        </w:rPr>
      </w:pPr>
      <w:r w:rsidRPr="000F2676">
        <w:rPr>
          <w:rFonts w:ascii="CordiaUPC" w:hAnsi="CordiaUPC" w:cs="CordiaUPC" w:hint="cs"/>
          <w:sz w:val="26"/>
          <w:szCs w:val="26"/>
        </w:rPr>
        <w:t xml:space="preserve">As at </w:t>
      </w:r>
      <w:bookmarkStart w:id="9" w:name="_Hlk72490598"/>
      <w:r w:rsidR="00485F46" w:rsidRPr="00887104">
        <w:rPr>
          <w:rFonts w:ascii="CordiaUPC" w:hAnsi="CordiaUPC" w:cs="CordiaUPC" w:hint="cs"/>
          <w:color w:val="000000"/>
          <w:sz w:val="26"/>
          <w:szCs w:val="26"/>
          <w:lang w:val="en-US" w:bidi="th-TH"/>
        </w:rPr>
        <w:t>30 June 202</w:t>
      </w:r>
      <w:r w:rsidR="00485F46">
        <w:rPr>
          <w:rFonts w:ascii="CordiaUPC" w:hAnsi="CordiaUPC" w:cs="CordiaUPC"/>
          <w:color w:val="000000"/>
          <w:sz w:val="26"/>
          <w:szCs w:val="26"/>
          <w:lang w:val="en-US" w:bidi="th-TH"/>
        </w:rPr>
        <w:t>1</w:t>
      </w:r>
      <w:r w:rsidR="00485F46" w:rsidRPr="00887104">
        <w:rPr>
          <w:rFonts w:ascii="CordiaUPC" w:hAnsi="CordiaUPC" w:cs="CordiaUPC" w:hint="cs"/>
          <w:color w:val="000000"/>
          <w:sz w:val="26"/>
          <w:szCs w:val="26"/>
          <w:lang w:val="en-US" w:bidi="th-TH"/>
        </w:rPr>
        <w:t xml:space="preserve"> </w:t>
      </w:r>
      <w:bookmarkEnd w:id="9"/>
      <w:r w:rsidR="00485F46" w:rsidRPr="00887104">
        <w:rPr>
          <w:rFonts w:ascii="CordiaUPC" w:hAnsi="CordiaUPC" w:cs="CordiaUPC" w:hint="cs"/>
          <w:color w:val="000000"/>
          <w:sz w:val="26"/>
          <w:szCs w:val="26"/>
          <w:lang w:val="en-US" w:bidi="th-TH"/>
        </w:rPr>
        <w:t>and 31 December 2020</w:t>
      </w:r>
      <w:r w:rsidR="00B7148E" w:rsidRPr="000F2676">
        <w:rPr>
          <w:rFonts w:ascii="CordiaUPC" w:hAnsi="CordiaUPC" w:cs="CordiaUPC" w:hint="cs"/>
          <w:sz w:val="26"/>
          <w:szCs w:val="26"/>
        </w:rPr>
        <w:t xml:space="preserve">, the </w:t>
      </w:r>
      <w:r w:rsidR="00410921" w:rsidRPr="000F2676">
        <w:rPr>
          <w:rFonts w:ascii="CordiaUPC" w:hAnsi="CordiaUPC" w:cs="CordiaUPC" w:hint="cs"/>
          <w:color w:val="000000"/>
          <w:sz w:val="26"/>
          <w:szCs w:val="26"/>
          <w:lang w:val="en-US" w:eastAsia="en-GB" w:bidi="th-TH"/>
        </w:rPr>
        <w:t>Bank and its subsidiaries</w:t>
      </w:r>
      <w:r w:rsidR="00B7148E" w:rsidRPr="000F2676">
        <w:rPr>
          <w:rFonts w:ascii="CordiaUPC" w:hAnsi="CordiaUPC" w:cs="CordiaUPC" w:hint="cs"/>
          <w:sz w:val="26"/>
          <w:szCs w:val="26"/>
        </w:rPr>
        <w:t xml:space="preserve"> ha</w:t>
      </w:r>
      <w:r w:rsidR="006B7833" w:rsidRPr="000F2676">
        <w:rPr>
          <w:rFonts w:ascii="CordiaUPC" w:hAnsi="CordiaUPC" w:cs="CordiaUPC" w:hint="cs"/>
          <w:sz w:val="26"/>
          <w:szCs w:val="26"/>
        </w:rPr>
        <w:t>ve</w:t>
      </w:r>
      <w:r w:rsidR="00B7148E" w:rsidRPr="000F2676">
        <w:rPr>
          <w:rFonts w:ascii="CordiaUPC" w:hAnsi="CordiaUPC" w:cs="CordiaUPC" w:hint="cs"/>
          <w:sz w:val="26"/>
          <w:szCs w:val="26"/>
        </w:rPr>
        <w:t xml:space="preserve"> </w:t>
      </w:r>
      <w:r w:rsidR="005372FB" w:rsidRPr="000F2676">
        <w:rPr>
          <w:rFonts w:ascii="CordiaUPC" w:hAnsi="CordiaUPC" w:cs="CordiaUPC" w:hint="cs"/>
          <w:sz w:val="26"/>
          <w:szCs w:val="26"/>
        </w:rPr>
        <w:t>no</w:t>
      </w:r>
      <w:r w:rsidR="00F90567" w:rsidRPr="000F2676">
        <w:rPr>
          <w:rFonts w:ascii="CordiaUPC" w:hAnsi="CordiaUPC" w:cs="CordiaUPC" w:hint="cs"/>
          <w:sz w:val="26"/>
          <w:szCs w:val="26"/>
        </w:rPr>
        <w:t xml:space="preserve"> </w:t>
      </w:r>
      <w:r w:rsidR="00B7148E" w:rsidRPr="000F2676">
        <w:rPr>
          <w:rFonts w:ascii="CordiaUPC" w:hAnsi="CordiaUPC" w:cs="CordiaUPC" w:hint="cs"/>
          <w:sz w:val="26"/>
          <w:szCs w:val="26"/>
        </w:rPr>
        <w:t>add-on arising from Single Lending Limit</w:t>
      </w:r>
      <w:r w:rsidR="00201AEA" w:rsidRPr="000F2676">
        <w:rPr>
          <w:rFonts w:ascii="CordiaUPC" w:hAnsi="CordiaUPC" w:cs="CordiaUPC" w:hint="cs"/>
          <w:sz w:val="26"/>
          <w:szCs w:val="26"/>
        </w:rPr>
        <w:t>.</w:t>
      </w:r>
    </w:p>
    <w:p w14:paraId="7991775D" w14:textId="72EDA662" w:rsidR="00022667" w:rsidRPr="000F2676" w:rsidRDefault="00022667" w:rsidP="000F2676">
      <w:pPr>
        <w:spacing w:line="240" w:lineRule="exact"/>
        <w:ind w:left="540"/>
        <w:jc w:val="both"/>
        <w:rPr>
          <w:rFonts w:ascii="CordiaUPC" w:hAnsi="CordiaUPC" w:cs="CordiaUPC"/>
          <w:b/>
          <w:bCs/>
          <w:i/>
          <w:iCs/>
          <w:sz w:val="26"/>
          <w:szCs w:val="26"/>
        </w:rPr>
      </w:pPr>
    </w:p>
    <w:p w14:paraId="796CABE4" w14:textId="2951DEF4" w:rsidR="00022667" w:rsidRPr="000F2676" w:rsidRDefault="00022667" w:rsidP="000F2676">
      <w:pPr>
        <w:spacing w:line="240" w:lineRule="exact"/>
        <w:ind w:left="540" w:right="-28"/>
        <w:jc w:val="thaiDistribute"/>
        <w:rPr>
          <w:rFonts w:ascii="CordiaUPC" w:hAnsi="CordiaUPC" w:cs="CordiaUPC"/>
          <w:sz w:val="26"/>
          <w:szCs w:val="26"/>
        </w:rPr>
      </w:pPr>
      <w:r w:rsidRPr="00086EFC">
        <w:rPr>
          <w:rFonts w:ascii="CordiaUPC" w:hAnsi="CordiaUPC" w:cs="CordiaUPC" w:hint="cs"/>
          <w:spacing w:val="-2"/>
          <w:sz w:val="26"/>
          <w:szCs w:val="26"/>
        </w:rPr>
        <w:t>Disclosures of capital maintenance information under</w:t>
      </w:r>
      <w:r w:rsidR="00086EFC" w:rsidRPr="00086EFC">
        <w:rPr>
          <w:rFonts w:ascii="CordiaUPC" w:hAnsi="CordiaUPC" w:cs="CordiaUPC"/>
          <w:spacing w:val="-2"/>
          <w:sz w:val="26"/>
          <w:szCs w:val="26"/>
        </w:rPr>
        <w:t xml:space="preserve"> the</w:t>
      </w:r>
      <w:r w:rsidRPr="00086EFC">
        <w:rPr>
          <w:rFonts w:ascii="CordiaUPC" w:hAnsi="CordiaUPC" w:cs="CordiaUPC" w:hint="cs"/>
          <w:spacing w:val="-2"/>
          <w:sz w:val="26"/>
          <w:szCs w:val="26"/>
        </w:rPr>
        <w:t xml:space="preserve"> Bank of Thailand on the Public Disclosures of Capital</w:t>
      </w:r>
      <w:r w:rsidRPr="000F2676">
        <w:rPr>
          <w:rFonts w:ascii="CordiaUPC" w:hAnsi="CordiaUPC" w:cs="CordiaUPC" w:hint="cs"/>
          <w:sz w:val="26"/>
          <w:szCs w:val="26"/>
        </w:rPr>
        <w:t xml:space="preserve"> Maintenance for Commercial Banks, the Public Disclosures of Capital Maintenance for Financial Group, and the Public Disclosures of Liquidity Coverage Ratio, the </w:t>
      </w:r>
      <w:r w:rsidR="004B1327" w:rsidRPr="000F2676">
        <w:rPr>
          <w:rFonts w:ascii="CordiaUPC" w:hAnsi="CordiaUPC" w:cs="CordiaUPC" w:hint="cs"/>
          <w:sz w:val="26"/>
          <w:szCs w:val="26"/>
        </w:rPr>
        <w:t>Bank and its subsidiaries</w:t>
      </w:r>
      <w:r w:rsidRPr="000F2676">
        <w:rPr>
          <w:rFonts w:ascii="CordiaUPC" w:hAnsi="CordiaUPC" w:cs="CordiaUPC" w:hint="cs"/>
          <w:sz w:val="26"/>
          <w:szCs w:val="26"/>
        </w:rPr>
        <w:t xml:space="preserve"> disclose as follows:</w:t>
      </w:r>
    </w:p>
    <w:p w14:paraId="590B4921" w14:textId="77777777" w:rsidR="00022667" w:rsidRPr="000F2676" w:rsidRDefault="00022667" w:rsidP="000F2676">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22667" w:rsidRPr="000F2676" w14:paraId="16172F02" w14:textId="77777777" w:rsidTr="00536507">
        <w:trPr>
          <w:trHeight w:val="281"/>
        </w:trPr>
        <w:tc>
          <w:tcPr>
            <w:tcW w:w="2970" w:type="dxa"/>
            <w:shd w:val="clear" w:color="auto" w:fill="auto"/>
          </w:tcPr>
          <w:p w14:paraId="21016835" w14:textId="77777777" w:rsidR="00022667" w:rsidRPr="000F2676" w:rsidRDefault="00022667" w:rsidP="000F2676">
            <w:pPr>
              <w:spacing w:line="240" w:lineRule="exact"/>
              <w:ind w:left="91"/>
              <w:rPr>
                <w:rFonts w:ascii="CordiaUPC" w:hAnsi="CordiaUPC" w:cs="CordiaUPC"/>
                <w:sz w:val="26"/>
                <w:szCs w:val="26"/>
              </w:rPr>
            </w:pPr>
            <w:r w:rsidRPr="000F2676">
              <w:rPr>
                <w:rFonts w:ascii="CordiaUPC" w:hAnsi="CordiaUPC" w:cs="CordiaUPC" w:hint="cs"/>
                <w:sz w:val="26"/>
                <w:szCs w:val="26"/>
              </w:rPr>
              <w:t>Location of disclosure</w:t>
            </w:r>
          </w:p>
        </w:tc>
        <w:tc>
          <w:tcPr>
            <w:tcW w:w="6300" w:type="dxa"/>
            <w:shd w:val="clear" w:color="auto" w:fill="auto"/>
          </w:tcPr>
          <w:p w14:paraId="4E077E56" w14:textId="77777777" w:rsidR="00022667" w:rsidRPr="000F2676" w:rsidRDefault="00022667" w:rsidP="000F2676">
            <w:pPr>
              <w:spacing w:line="240" w:lineRule="exact"/>
              <w:ind w:left="177" w:right="72"/>
              <w:rPr>
                <w:rFonts w:ascii="CordiaUPC" w:hAnsi="CordiaUPC" w:cs="CordiaUPC"/>
                <w:i/>
                <w:iCs/>
                <w:color w:val="0000FF"/>
                <w:sz w:val="26"/>
                <w:szCs w:val="26"/>
              </w:rPr>
            </w:pPr>
            <w:r w:rsidRPr="000F2676">
              <w:rPr>
                <w:rFonts w:ascii="CordiaUPC" w:hAnsi="CordiaUPC" w:cs="CordiaUPC" w:hint="cs"/>
                <w:sz w:val="26"/>
                <w:szCs w:val="26"/>
              </w:rPr>
              <w:t xml:space="preserve">The Bank’s website under Investor Relations section at </w:t>
            </w:r>
          </w:p>
          <w:p w14:paraId="10869538" w14:textId="51D1828D" w:rsidR="00022667" w:rsidRPr="000F2676" w:rsidRDefault="002E7744" w:rsidP="000F2676">
            <w:pPr>
              <w:spacing w:line="240" w:lineRule="exact"/>
              <w:ind w:left="150"/>
              <w:rPr>
                <w:rFonts w:ascii="CordiaUPC" w:hAnsi="CordiaUPC" w:cs="CordiaUPC"/>
                <w:i/>
                <w:iCs/>
                <w:color w:val="0000FF"/>
                <w:sz w:val="26"/>
                <w:szCs w:val="26"/>
                <w:u w:val="single"/>
              </w:rPr>
            </w:pPr>
            <w:r w:rsidRPr="000F2676">
              <w:rPr>
                <w:rFonts w:ascii="CordiaUPC" w:eastAsia="Times New Roman" w:hAnsi="CordiaUPC" w:cs="CordiaUPC" w:hint="cs"/>
                <w:sz w:val="26"/>
                <w:szCs w:val="26"/>
              </w:rPr>
              <w:t>www.t</w:t>
            </w:r>
            <w:r w:rsidR="00684374">
              <w:rPr>
                <w:rFonts w:ascii="CordiaUPC" w:eastAsia="Times New Roman" w:hAnsi="CordiaUPC" w:cs="CordiaUPC"/>
                <w:sz w:val="26"/>
                <w:szCs w:val="26"/>
              </w:rPr>
              <w:t>t</w:t>
            </w:r>
            <w:r w:rsidRPr="000F2676">
              <w:rPr>
                <w:rFonts w:ascii="CordiaUPC" w:eastAsia="Times New Roman" w:hAnsi="CordiaUPC" w:cs="CordiaUPC" w:hint="cs"/>
                <w:sz w:val="26"/>
                <w:szCs w:val="26"/>
              </w:rPr>
              <w:t>bbank.com/ir/capital_funds/basel</w:t>
            </w:r>
            <w:r w:rsidRPr="000F2676">
              <w:rPr>
                <w:rFonts w:ascii="CordiaUPC" w:eastAsia="Times New Roman" w:hAnsi="CordiaUPC" w:cs="CordiaUPC" w:hint="cs"/>
                <w:sz w:val="26"/>
                <w:szCs w:val="26"/>
                <w:cs/>
              </w:rPr>
              <w:t>3</w:t>
            </w:r>
          </w:p>
        </w:tc>
      </w:tr>
      <w:tr w:rsidR="00022667" w:rsidRPr="000F2676" w14:paraId="660E5D23" w14:textId="77777777" w:rsidTr="00536507">
        <w:trPr>
          <w:trHeight w:val="258"/>
        </w:trPr>
        <w:tc>
          <w:tcPr>
            <w:tcW w:w="2970" w:type="dxa"/>
            <w:shd w:val="clear" w:color="auto" w:fill="auto"/>
          </w:tcPr>
          <w:p w14:paraId="127312E8" w14:textId="77777777" w:rsidR="00022667" w:rsidRPr="000F2676" w:rsidRDefault="00022667" w:rsidP="000F2676">
            <w:pPr>
              <w:spacing w:line="240" w:lineRule="exact"/>
              <w:ind w:left="117"/>
              <w:rPr>
                <w:rFonts w:ascii="CordiaUPC" w:hAnsi="CordiaUPC" w:cs="CordiaUPC"/>
                <w:sz w:val="26"/>
                <w:szCs w:val="26"/>
              </w:rPr>
            </w:pPr>
            <w:r w:rsidRPr="000F2676">
              <w:rPr>
                <w:rFonts w:ascii="CordiaUPC" w:hAnsi="CordiaUPC" w:cs="CordiaUPC" w:hint="cs"/>
                <w:sz w:val="26"/>
                <w:szCs w:val="26"/>
                <w:lang w:val="en-US" w:bidi="th-TH"/>
              </w:rPr>
              <w:t>D</w:t>
            </w:r>
            <w:proofErr w:type="spellStart"/>
            <w:r w:rsidRPr="000F2676">
              <w:rPr>
                <w:rFonts w:ascii="CordiaUPC" w:hAnsi="CordiaUPC" w:cs="CordiaUPC" w:hint="cs"/>
                <w:sz w:val="26"/>
                <w:szCs w:val="26"/>
              </w:rPr>
              <w:t>isclosure</w:t>
            </w:r>
            <w:proofErr w:type="spellEnd"/>
            <w:r w:rsidRPr="000F2676">
              <w:rPr>
                <w:rFonts w:ascii="CordiaUPC" w:hAnsi="CordiaUPC" w:cs="CordiaUPC" w:hint="cs"/>
                <w:sz w:val="26"/>
                <w:szCs w:val="26"/>
              </w:rPr>
              <w:t xml:space="preserve"> period requirement</w:t>
            </w:r>
          </w:p>
        </w:tc>
        <w:tc>
          <w:tcPr>
            <w:tcW w:w="6300" w:type="dxa"/>
            <w:shd w:val="clear" w:color="auto" w:fill="auto"/>
          </w:tcPr>
          <w:p w14:paraId="63A90414" w14:textId="77777777" w:rsidR="00022667" w:rsidRPr="000F2676" w:rsidRDefault="00022667" w:rsidP="000F2676">
            <w:pPr>
              <w:spacing w:line="240" w:lineRule="exact"/>
              <w:ind w:left="56"/>
              <w:rPr>
                <w:rFonts w:ascii="CordiaUPC" w:hAnsi="CordiaUPC" w:cs="CordiaUPC"/>
                <w:sz w:val="26"/>
                <w:szCs w:val="26"/>
              </w:rPr>
            </w:pPr>
            <w:r w:rsidRPr="000F2676">
              <w:rPr>
                <w:rFonts w:ascii="CordiaUPC" w:hAnsi="CordiaUPC" w:cs="CordiaUPC" w:hint="cs"/>
                <w:sz w:val="26"/>
                <w:szCs w:val="26"/>
              </w:rPr>
              <w:t xml:space="preserve">  Within 4 months after the year end date as indicated in the B</w:t>
            </w:r>
            <w:r w:rsidRPr="000F2676">
              <w:rPr>
                <w:rFonts w:ascii="CordiaUPC" w:hAnsi="CordiaUPC" w:cs="CordiaUPC" w:hint="cs"/>
                <w:sz w:val="26"/>
                <w:szCs w:val="26"/>
                <w:lang w:val="en-US" w:bidi="th-TH"/>
              </w:rPr>
              <w:t>O</w:t>
            </w:r>
            <w:r w:rsidRPr="000F2676">
              <w:rPr>
                <w:rFonts w:ascii="CordiaUPC" w:hAnsi="CordiaUPC" w:cs="CordiaUPC" w:hint="cs"/>
                <w:sz w:val="26"/>
                <w:szCs w:val="26"/>
              </w:rPr>
              <w:t>T notification</w:t>
            </w:r>
          </w:p>
        </w:tc>
      </w:tr>
      <w:tr w:rsidR="00022667" w:rsidRPr="000F2676" w14:paraId="13BDE086" w14:textId="77777777" w:rsidTr="00536507">
        <w:trPr>
          <w:trHeight w:val="245"/>
        </w:trPr>
        <w:tc>
          <w:tcPr>
            <w:tcW w:w="2970" w:type="dxa"/>
            <w:shd w:val="clear" w:color="auto" w:fill="auto"/>
          </w:tcPr>
          <w:p w14:paraId="5017FACE" w14:textId="77777777" w:rsidR="00022667" w:rsidRPr="000F2676" w:rsidRDefault="00022667" w:rsidP="000F2676">
            <w:pPr>
              <w:spacing w:line="240" w:lineRule="exact"/>
              <w:ind w:left="117"/>
              <w:rPr>
                <w:rFonts w:ascii="CordiaUPC" w:hAnsi="CordiaUPC" w:cs="CordiaUPC"/>
                <w:sz w:val="26"/>
                <w:szCs w:val="26"/>
              </w:rPr>
            </w:pPr>
            <w:r w:rsidRPr="000F2676">
              <w:rPr>
                <w:rFonts w:ascii="CordiaUPC" w:hAnsi="CordiaUPC" w:cs="CordiaUPC" w:hint="cs"/>
                <w:sz w:val="26"/>
                <w:szCs w:val="26"/>
              </w:rPr>
              <w:t xml:space="preserve">Lasted information as of </w:t>
            </w:r>
          </w:p>
        </w:tc>
        <w:tc>
          <w:tcPr>
            <w:tcW w:w="6300" w:type="dxa"/>
            <w:shd w:val="clear" w:color="auto" w:fill="auto"/>
          </w:tcPr>
          <w:p w14:paraId="42FD8AAD" w14:textId="1372752D" w:rsidR="00022667" w:rsidRPr="0032065D" w:rsidRDefault="00485F46" w:rsidP="000F2676">
            <w:pPr>
              <w:spacing w:line="240" w:lineRule="exact"/>
              <w:ind w:left="150"/>
              <w:rPr>
                <w:rFonts w:ascii="CordiaUPC" w:hAnsi="CordiaUPC" w:cs="CordiaUPC"/>
                <w:sz w:val="26"/>
                <w:szCs w:val="26"/>
              </w:rPr>
            </w:pPr>
            <w:r w:rsidRPr="0032065D">
              <w:rPr>
                <w:rFonts w:ascii="CordiaUPC" w:hAnsi="CordiaUPC" w:cs="CordiaUPC" w:hint="cs"/>
                <w:color w:val="000000"/>
                <w:sz w:val="26"/>
                <w:szCs w:val="26"/>
                <w:lang w:val="en-US" w:bidi="th-TH"/>
              </w:rPr>
              <w:t>31 December 2020</w:t>
            </w:r>
          </w:p>
        </w:tc>
      </w:tr>
    </w:tbl>
    <w:p w14:paraId="765B27B4" w14:textId="77777777" w:rsidR="00022667" w:rsidRPr="000F2676" w:rsidRDefault="00022667" w:rsidP="000F2676">
      <w:pPr>
        <w:spacing w:line="240" w:lineRule="exact"/>
        <w:ind w:left="540"/>
        <w:jc w:val="thaiDistribute"/>
        <w:rPr>
          <w:rFonts w:ascii="CordiaUPC" w:hAnsi="CordiaUPC" w:cs="CordiaUPC"/>
          <w:i/>
          <w:iCs/>
          <w:color w:val="0000FF"/>
          <w:spacing w:val="-4"/>
          <w:sz w:val="26"/>
          <w:szCs w:val="26"/>
        </w:rPr>
      </w:pPr>
    </w:p>
    <w:p w14:paraId="220F18FB" w14:textId="1F397CDC" w:rsidR="00022667" w:rsidRPr="000F2676" w:rsidRDefault="00022667" w:rsidP="000F2676">
      <w:pPr>
        <w:spacing w:line="240" w:lineRule="exact"/>
        <w:ind w:left="540"/>
        <w:jc w:val="thaiDistribute"/>
        <w:rPr>
          <w:rFonts w:ascii="CordiaUPC" w:hAnsi="CordiaUPC" w:cs="CordiaUPC"/>
          <w:b/>
          <w:bCs/>
          <w:sz w:val="26"/>
          <w:szCs w:val="26"/>
        </w:rPr>
      </w:pPr>
      <w:r w:rsidRPr="000F2676">
        <w:rPr>
          <w:rFonts w:ascii="CordiaUPC" w:hAnsi="CordiaUPC" w:cs="CordiaUPC" w:hint="cs"/>
          <w:sz w:val="26"/>
          <w:szCs w:val="26"/>
        </w:rPr>
        <w:t xml:space="preserve">The disclosure </w:t>
      </w:r>
      <w:r w:rsidR="00A813C3" w:rsidRPr="000F2676">
        <w:rPr>
          <w:rFonts w:ascii="CordiaUPC" w:hAnsi="CordiaUPC" w:cs="CordiaUPC" w:hint="cs"/>
          <w:sz w:val="26"/>
          <w:szCs w:val="26"/>
        </w:rPr>
        <w:t>as at</w:t>
      </w:r>
      <w:r w:rsidRPr="000F2676">
        <w:rPr>
          <w:rFonts w:ascii="CordiaUPC" w:hAnsi="CordiaUPC" w:cs="CordiaUPC" w:hint="cs"/>
          <w:sz w:val="26"/>
          <w:szCs w:val="26"/>
        </w:rPr>
        <w:t xml:space="preserve"> </w:t>
      </w:r>
      <w:r w:rsidR="00485F46" w:rsidRPr="00887104">
        <w:rPr>
          <w:rFonts w:ascii="CordiaUPC" w:hAnsi="CordiaUPC" w:cs="CordiaUPC" w:hint="cs"/>
          <w:color w:val="000000"/>
          <w:sz w:val="26"/>
          <w:szCs w:val="26"/>
          <w:lang w:val="en-US" w:bidi="th-TH"/>
        </w:rPr>
        <w:t>30 June 202</w:t>
      </w:r>
      <w:r w:rsidR="00485F46">
        <w:rPr>
          <w:rFonts w:ascii="CordiaUPC" w:hAnsi="CordiaUPC" w:cs="CordiaUPC"/>
          <w:color w:val="000000"/>
          <w:sz w:val="26"/>
          <w:szCs w:val="26"/>
          <w:lang w:val="en-US" w:bidi="th-TH"/>
        </w:rPr>
        <w:t>1</w:t>
      </w:r>
      <w:r w:rsidR="00485F46" w:rsidRPr="00887104">
        <w:rPr>
          <w:rFonts w:ascii="CordiaUPC" w:hAnsi="CordiaUPC" w:cs="CordiaUPC" w:hint="cs"/>
          <w:color w:val="000000"/>
          <w:sz w:val="26"/>
          <w:szCs w:val="26"/>
          <w:lang w:val="en-US" w:bidi="th-TH"/>
        </w:rPr>
        <w:t xml:space="preserve"> </w:t>
      </w:r>
      <w:r w:rsidRPr="000F2676">
        <w:rPr>
          <w:rFonts w:ascii="CordiaUPC" w:hAnsi="CordiaUPC" w:cs="CordiaUPC" w:hint="cs"/>
          <w:sz w:val="26"/>
          <w:szCs w:val="26"/>
        </w:rPr>
        <w:t xml:space="preserve">will be provided </w:t>
      </w:r>
      <w:r w:rsidR="002E7744" w:rsidRPr="000F2676">
        <w:rPr>
          <w:rFonts w:ascii="CordiaUPC" w:hAnsi="CordiaUPC" w:cs="CordiaUPC" w:hint="cs"/>
          <w:sz w:val="26"/>
          <w:szCs w:val="26"/>
        </w:rPr>
        <w:t>within</w:t>
      </w:r>
      <w:r w:rsidR="005A1DE1">
        <w:rPr>
          <w:rFonts w:ascii="CordiaUPC" w:hAnsi="CordiaUPC" w:cs="CordiaUPC"/>
          <w:sz w:val="26"/>
          <w:szCs w:val="26"/>
        </w:rPr>
        <w:t xml:space="preserve"> </w:t>
      </w:r>
      <w:r w:rsidR="0032065D" w:rsidRPr="00BC60B9">
        <w:rPr>
          <w:rFonts w:ascii="CordiaUPC" w:hAnsi="CordiaUPC" w:cs="CordiaUPC"/>
          <w:sz w:val="26"/>
          <w:szCs w:val="26"/>
        </w:rPr>
        <w:t>October</w:t>
      </w:r>
      <w:r w:rsidR="002E7744" w:rsidRPr="00BC60B9">
        <w:rPr>
          <w:rFonts w:ascii="CordiaUPC" w:hAnsi="CordiaUPC" w:cs="CordiaUPC" w:hint="cs"/>
          <w:sz w:val="26"/>
          <w:szCs w:val="26"/>
        </w:rPr>
        <w:t xml:space="preserve"> 202</w:t>
      </w:r>
      <w:r w:rsidR="00986D95" w:rsidRPr="00BC60B9">
        <w:rPr>
          <w:rFonts w:ascii="CordiaUPC" w:hAnsi="CordiaUPC" w:cs="CordiaUPC"/>
          <w:sz w:val="26"/>
          <w:szCs w:val="26"/>
        </w:rPr>
        <w:t>1</w:t>
      </w:r>
      <w:r w:rsidR="002E7744" w:rsidRPr="000F2676">
        <w:rPr>
          <w:rFonts w:ascii="CordiaUPC" w:hAnsi="CordiaUPC" w:cs="CordiaUPC" w:hint="cs"/>
          <w:sz w:val="26"/>
          <w:szCs w:val="26"/>
        </w:rPr>
        <w:t xml:space="preserve"> o</w:t>
      </w:r>
      <w:r w:rsidRPr="000F2676">
        <w:rPr>
          <w:rFonts w:ascii="CordiaUPC" w:hAnsi="CordiaUPC" w:cs="CordiaUPC" w:hint="cs"/>
          <w:sz w:val="26"/>
          <w:szCs w:val="26"/>
        </w:rPr>
        <w:t>n the Bank’s website as noted above.</w:t>
      </w:r>
    </w:p>
    <w:p w14:paraId="0B5BA354" w14:textId="77777777" w:rsidR="009F2233" w:rsidRPr="000F2676" w:rsidRDefault="009F2233" w:rsidP="000F2676">
      <w:pPr>
        <w:spacing w:line="240" w:lineRule="exact"/>
        <w:ind w:left="540"/>
        <w:jc w:val="both"/>
        <w:rPr>
          <w:rFonts w:ascii="CordiaUPC" w:hAnsi="CordiaUPC" w:cs="CordiaUPC"/>
          <w:b/>
          <w:bCs/>
          <w:i/>
          <w:iCs/>
          <w:sz w:val="26"/>
          <w:szCs w:val="26"/>
        </w:rPr>
      </w:pPr>
    </w:p>
    <w:p w14:paraId="53FFDB89" w14:textId="559D3734" w:rsidR="00235784" w:rsidRPr="000F2676" w:rsidRDefault="00235784" w:rsidP="000F2676">
      <w:pPr>
        <w:spacing w:line="240" w:lineRule="exact"/>
        <w:ind w:left="540"/>
        <w:jc w:val="both"/>
        <w:rPr>
          <w:rFonts w:ascii="CordiaUPC" w:hAnsi="CordiaUPC" w:cs="CordiaUPC"/>
          <w:b/>
          <w:bCs/>
          <w:i/>
          <w:iCs/>
          <w:sz w:val="26"/>
          <w:szCs w:val="26"/>
        </w:rPr>
      </w:pPr>
      <w:r w:rsidRPr="000F2676">
        <w:rPr>
          <w:rFonts w:ascii="CordiaUPC" w:hAnsi="CordiaUPC" w:cs="CordiaUPC" w:hint="cs"/>
          <w:b/>
          <w:bCs/>
          <w:i/>
          <w:iCs/>
          <w:sz w:val="26"/>
          <w:szCs w:val="26"/>
        </w:rPr>
        <w:t>Capital management</w:t>
      </w:r>
    </w:p>
    <w:p w14:paraId="1995F7A8" w14:textId="77777777" w:rsidR="00FA5615" w:rsidRPr="000F2676" w:rsidRDefault="00FA5615" w:rsidP="000F2676">
      <w:pPr>
        <w:pStyle w:val="block"/>
        <w:spacing w:after="0" w:line="240" w:lineRule="exact"/>
        <w:ind w:left="547" w:firstLine="14"/>
        <w:jc w:val="both"/>
        <w:rPr>
          <w:rFonts w:ascii="CordiaUPC" w:hAnsi="CordiaUPC" w:cs="CordiaUPC"/>
          <w:sz w:val="26"/>
          <w:szCs w:val="26"/>
          <w:lang w:val="en-US"/>
        </w:rPr>
      </w:pPr>
    </w:p>
    <w:p w14:paraId="294A9630" w14:textId="3B69B356" w:rsidR="00FA5615" w:rsidRPr="000F2676" w:rsidRDefault="00FA5615" w:rsidP="000F2676">
      <w:pPr>
        <w:pStyle w:val="block"/>
        <w:spacing w:after="0" w:line="240" w:lineRule="exact"/>
        <w:ind w:left="540"/>
        <w:jc w:val="thaiDistribute"/>
        <w:rPr>
          <w:rFonts w:ascii="CordiaUPC" w:hAnsi="CordiaUPC" w:cs="CordiaUPC"/>
          <w:sz w:val="26"/>
          <w:szCs w:val="26"/>
          <w:lang w:val="en-US"/>
        </w:rPr>
      </w:pPr>
      <w:r w:rsidRPr="000F2676">
        <w:rPr>
          <w:rFonts w:ascii="CordiaUPC" w:hAnsi="CordiaUPC" w:cs="CordiaUPC" w:hint="cs"/>
          <w:sz w:val="26"/>
          <w:szCs w:val="26"/>
          <w:lang w:val="en-US"/>
        </w:rPr>
        <w:t xml:space="preserve">The </w:t>
      </w:r>
      <w:r w:rsidR="00410921" w:rsidRPr="000F2676">
        <w:rPr>
          <w:rFonts w:ascii="CordiaUPC" w:hAnsi="CordiaUPC" w:cs="CordiaUPC" w:hint="cs"/>
          <w:color w:val="000000"/>
          <w:sz w:val="26"/>
          <w:szCs w:val="26"/>
          <w:lang w:val="en-US" w:eastAsia="en-GB" w:bidi="th-TH"/>
        </w:rPr>
        <w:t>Bank and its subsidiaries</w:t>
      </w:r>
      <w:r w:rsidR="006B7833" w:rsidRPr="000F2676">
        <w:rPr>
          <w:rFonts w:ascii="CordiaUPC" w:hAnsi="CordiaUPC" w:cs="CordiaUPC" w:hint="cs"/>
          <w:color w:val="000000"/>
          <w:sz w:val="26"/>
          <w:szCs w:val="26"/>
          <w:lang w:val="en-US" w:eastAsia="en-GB" w:bidi="th-TH"/>
        </w:rPr>
        <w:t>’</w:t>
      </w:r>
      <w:r w:rsidRPr="000F2676">
        <w:rPr>
          <w:rFonts w:ascii="CordiaUPC" w:hAnsi="CordiaUPC" w:cs="CordiaUPC" w:hint="cs"/>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6111CA86" w14:textId="367931E8" w:rsidR="00D7572B" w:rsidRPr="000F2676" w:rsidRDefault="00D7572B" w:rsidP="000F2676">
      <w:pPr>
        <w:pStyle w:val="block"/>
        <w:spacing w:after="0" w:line="240" w:lineRule="exact"/>
        <w:ind w:left="540"/>
        <w:jc w:val="thaiDistribute"/>
        <w:rPr>
          <w:rFonts w:ascii="CordiaUPC" w:hAnsi="CordiaUPC" w:cs="CordiaUPC"/>
          <w:sz w:val="26"/>
          <w:szCs w:val="26"/>
          <w:lang w:val="en-US"/>
        </w:rPr>
      </w:pPr>
    </w:p>
    <w:p w14:paraId="56AE1DE5" w14:textId="374DD23A" w:rsidR="00D7572B" w:rsidRPr="000F2676" w:rsidRDefault="0056457D" w:rsidP="000F2676">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t>8</w:t>
      </w:r>
      <w:r w:rsidR="00D7572B" w:rsidRPr="000F2676">
        <w:rPr>
          <w:rFonts w:ascii="CordiaUPC" w:hAnsi="CordiaUPC" w:cs="CordiaUPC" w:hint="cs"/>
          <w:i w:val="0"/>
          <w:iCs/>
          <w:sz w:val="28"/>
          <w:szCs w:val="28"/>
        </w:rPr>
        <w:tab/>
        <w:t>Classification of financial assets and financial liabilities</w:t>
      </w:r>
    </w:p>
    <w:p w14:paraId="627C53F7" w14:textId="02441DA0" w:rsidR="00D7572B" w:rsidRPr="000F2676" w:rsidRDefault="00D7572B" w:rsidP="000F2676">
      <w:pPr>
        <w:pStyle w:val="block"/>
        <w:spacing w:after="0" w:line="240" w:lineRule="exact"/>
        <w:ind w:left="540"/>
        <w:jc w:val="thaiDistribute"/>
        <w:rPr>
          <w:rFonts w:ascii="CordiaUPC" w:hAnsi="CordiaUPC" w:cs="CordiaUPC"/>
          <w:sz w:val="26"/>
          <w:szCs w:val="26"/>
          <w:lang w:val="en-GB"/>
        </w:rPr>
      </w:pPr>
    </w:p>
    <w:tbl>
      <w:tblPr>
        <w:tblW w:w="10473" w:type="dxa"/>
        <w:tblLayout w:type="fixed"/>
        <w:tblLook w:val="04A0" w:firstRow="1" w:lastRow="0" w:firstColumn="1" w:lastColumn="0" w:noHBand="0" w:noVBand="1"/>
      </w:tblPr>
      <w:tblGrid>
        <w:gridCol w:w="2153"/>
        <w:gridCol w:w="1104"/>
        <w:gridCol w:w="241"/>
        <w:gridCol w:w="1137"/>
        <w:gridCol w:w="243"/>
        <w:gridCol w:w="1349"/>
        <w:gridCol w:w="241"/>
        <w:gridCol w:w="1261"/>
        <w:gridCol w:w="237"/>
        <w:gridCol w:w="1131"/>
        <w:gridCol w:w="237"/>
        <w:gridCol w:w="1139"/>
      </w:tblGrid>
      <w:tr w:rsidR="00D7572B" w:rsidRPr="003A013A" w14:paraId="0703EEC2" w14:textId="77777777" w:rsidTr="009C1B24">
        <w:tc>
          <w:tcPr>
            <w:tcW w:w="1028" w:type="pct"/>
          </w:tcPr>
          <w:p w14:paraId="334FF947" w14:textId="77777777" w:rsidR="00D7572B" w:rsidRPr="003A013A" w:rsidRDefault="00D7572B" w:rsidP="000F2676">
            <w:pPr>
              <w:tabs>
                <w:tab w:val="left" w:pos="720"/>
              </w:tabs>
              <w:spacing w:line="200" w:lineRule="exact"/>
              <w:ind w:left="159" w:right="-43" w:hanging="159"/>
              <w:rPr>
                <w:rFonts w:ascii="CordiaUPC" w:hAnsi="CordiaUPC" w:cs="CordiaUPC"/>
                <w:sz w:val="24"/>
                <w:szCs w:val="24"/>
              </w:rPr>
            </w:pPr>
          </w:p>
        </w:tc>
        <w:tc>
          <w:tcPr>
            <w:tcW w:w="3972" w:type="pct"/>
            <w:gridSpan w:val="11"/>
          </w:tcPr>
          <w:p w14:paraId="1E1AD902" w14:textId="51F9294C" w:rsidR="00D7572B" w:rsidRPr="003A013A" w:rsidRDefault="00D7572B" w:rsidP="000F2676">
            <w:pPr>
              <w:tabs>
                <w:tab w:val="left" w:pos="720"/>
              </w:tabs>
              <w:spacing w:line="200" w:lineRule="exact"/>
              <w:ind w:left="-110" w:right="-101"/>
              <w:jc w:val="center"/>
              <w:rPr>
                <w:rFonts w:ascii="CordiaUPC" w:hAnsi="CordiaUPC" w:cs="CordiaUPC"/>
                <w:b/>
                <w:bCs/>
                <w:sz w:val="24"/>
                <w:szCs w:val="24"/>
              </w:rPr>
            </w:pPr>
            <w:r w:rsidRPr="003A013A">
              <w:rPr>
                <w:rFonts w:ascii="CordiaUPC" w:hAnsi="CordiaUPC" w:cs="CordiaUPC" w:hint="cs"/>
                <w:b/>
                <w:bCs/>
                <w:sz w:val="24"/>
                <w:szCs w:val="24"/>
              </w:rPr>
              <w:t>Consolidated</w:t>
            </w:r>
            <w:r w:rsidRPr="003A013A">
              <w:rPr>
                <w:rFonts w:ascii="CordiaUPC" w:hAnsi="CordiaUPC" w:cs="CordiaUPC" w:hint="cs"/>
                <w:sz w:val="24"/>
                <w:szCs w:val="24"/>
              </w:rPr>
              <w:t xml:space="preserve"> </w:t>
            </w:r>
          </w:p>
        </w:tc>
      </w:tr>
      <w:tr w:rsidR="009C1B24" w:rsidRPr="00075CCE" w14:paraId="25352C32" w14:textId="77777777" w:rsidTr="009C1B24">
        <w:tc>
          <w:tcPr>
            <w:tcW w:w="1028" w:type="pct"/>
          </w:tcPr>
          <w:p w14:paraId="3CEB3176" w14:textId="77777777" w:rsidR="00D7572B" w:rsidRPr="003A013A" w:rsidRDefault="00D7572B" w:rsidP="000F2676">
            <w:pPr>
              <w:tabs>
                <w:tab w:val="left" w:pos="720"/>
              </w:tabs>
              <w:spacing w:line="200" w:lineRule="exact"/>
              <w:ind w:left="159" w:right="-43" w:hanging="159"/>
              <w:rPr>
                <w:rFonts w:ascii="CordiaUPC" w:hAnsi="CordiaUPC" w:cs="CordiaUPC"/>
                <w:sz w:val="24"/>
                <w:szCs w:val="24"/>
                <w:cs/>
              </w:rPr>
            </w:pPr>
          </w:p>
        </w:tc>
        <w:tc>
          <w:tcPr>
            <w:tcW w:w="527" w:type="pct"/>
            <w:vAlign w:val="bottom"/>
            <w:hideMark/>
          </w:tcPr>
          <w:p w14:paraId="25D5636C" w14:textId="77777777" w:rsidR="00D7572B" w:rsidRPr="003A013A" w:rsidRDefault="00D7572B" w:rsidP="000F2676">
            <w:pPr>
              <w:tabs>
                <w:tab w:val="left" w:pos="720"/>
              </w:tabs>
              <w:spacing w:line="200" w:lineRule="exact"/>
              <w:ind w:left="-110" w:right="-101"/>
              <w:jc w:val="center"/>
              <w:rPr>
                <w:rFonts w:ascii="CordiaUPC" w:hAnsi="CordiaUPC" w:cs="CordiaUPC"/>
                <w:sz w:val="24"/>
                <w:szCs w:val="24"/>
              </w:rPr>
            </w:pPr>
          </w:p>
          <w:p w14:paraId="0653DAC3"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r w:rsidRPr="00075CCE">
              <w:rPr>
                <w:rFonts w:ascii="CordiaUPC" w:hAnsi="CordiaUPC" w:cs="CordiaUPC" w:hint="cs"/>
                <w:sz w:val="24"/>
                <w:szCs w:val="24"/>
              </w:rPr>
              <w:t>Financial instruments measured at FVTPL</w:t>
            </w:r>
          </w:p>
        </w:tc>
        <w:tc>
          <w:tcPr>
            <w:tcW w:w="115" w:type="pct"/>
            <w:vAlign w:val="bottom"/>
          </w:tcPr>
          <w:p w14:paraId="59FC2AFA"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tc>
        <w:tc>
          <w:tcPr>
            <w:tcW w:w="543" w:type="pct"/>
            <w:vAlign w:val="bottom"/>
            <w:hideMark/>
          </w:tcPr>
          <w:p w14:paraId="3A09A53E"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designated as at FVTPL</w:t>
            </w:r>
          </w:p>
        </w:tc>
        <w:tc>
          <w:tcPr>
            <w:tcW w:w="116" w:type="pct"/>
            <w:vAlign w:val="bottom"/>
          </w:tcPr>
          <w:p w14:paraId="1F150EFF"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tc>
        <w:tc>
          <w:tcPr>
            <w:tcW w:w="644" w:type="pct"/>
            <w:vAlign w:val="bottom"/>
            <w:hideMark/>
          </w:tcPr>
          <w:p w14:paraId="05ED0D74"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p w14:paraId="7229D32F"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measured at FVOCI</w:t>
            </w:r>
          </w:p>
        </w:tc>
        <w:tc>
          <w:tcPr>
            <w:tcW w:w="115" w:type="pct"/>
            <w:vAlign w:val="bottom"/>
          </w:tcPr>
          <w:p w14:paraId="4997AD2E"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tc>
        <w:tc>
          <w:tcPr>
            <w:tcW w:w="602" w:type="pct"/>
            <w:vAlign w:val="bottom"/>
            <w:hideMark/>
          </w:tcPr>
          <w:p w14:paraId="37D5B0ED" w14:textId="2FD624C4" w:rsidR="00D7572B" w:rsidRPr="00075CCE" w:rsidRDefault="00DF0BE4" w:rsidP="000F2676">
            <w:pPr>
              <w:tabs>
                <w:tab w:val="left" w:pos="720"/>
              </w:tabs>
              <w:spacing w:line="200" w:lineRule="exact"/>
              <w:ind w:left="-110" w:right="-101"/>
              <w:jc w:val="center"/>
              <w:rPr>
                <w:rFonts w:ascii="CordiaUPC" w:hAnsi="CordiaUPC" w:cs="CordiaUPC"/>
                <w:sz w:val="24"/>
                <w:szCs w:val="24"/>
                <w:cs/>
              </w:rPr>
            </w:pPr>
            <w:r w:rsidRPr="00075CCE">
              <w:rPr>
                <w:rFonts w:ascii="CordiaUPC" w:hAnsi="CordiaUPC" w:cs="CordiaUPC" w:hint="cs"/>
                <w:sz w:val="24"/>
                <w:szCs w:val="24"/>
              </w:rPr>
              <w:t xml:space="preserve">Financial instruments </w:t>
            </w:r>
            <w:r w:rsidR="00D7572B" w:rsidRPr="00075CCE">
              <w:rPr>
                <w:rFonts w:ascii="CordiaUPC" w:hAnsi="CordiaUPC" w:cs="CordiaUPC" w:hint="cs"/>
                <w:sz w:val="24"/>
                <w:szCs w:val="24"/>
              </w:rPr>
              <w:t xml:space="preserve">designated as at FVOCI </w:t>
            </w:r>
          </w:p>
        </w:tc>
        <w:tc>
          <w:tcPr>
            <w:tcW w:w="113" w:type="pct"/>
            <w:vAlign w:val="bottom"/>
          </w:tcPr>
          <w:p w14:paraId="1BF14B18"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cs/>
              </w:rPr>
            </w:pPr>
          </w:p>
        </w:tc>
        <w:tc>
          <w:tcPr>
            <w:tcW w:w="540" w:type="pct"/>
            <w:vAlign w:val="bottom"/>
          </w:tcPr>
          <w:p w14:paraId="12DA86C7" w14:textId="5F83AC73" w:rsidR="00D7572B" w:rsidRPr="00075CCE" w:rsidRDefault="00D7572B" w:rsidP="000F2676">
            <w:pPr>
              <w:tabs>
                <w:tab w:val="left" w:pos="720"/>
              </w:tabs>
              <w:spacing w:line="200" w:lineRule="exact"/>
              <w:ind w:left="-110" w:right="-101"/>
              <w:jc w:val="center"/>
              <w:rPr>
                <w:rFonts w:ascii="CordiaUPC" w:hAnsi="CordiaUPC" w:cs="CordiaUPC"/>
                <w:sz w:val="24"/>
                <w:szCs w:val="24"/>
              </w:rPr>
            </w:pPr>
            <w:r w:rsidRPr="00075CCE">
              <w:rPr>
                <w:rFonts w:ascii="CordiaUPC" w:hAnsi="CordiaUPC" w:cs="CordiaUPC" w:hint="cs"/>
                <w:sz w:val="24"/>
                <w:szCs w:val="24"/>
              </w:rPr>
              <w:t>Financial instruments measured at amortised</w:t>
            </w:r>
            <w:r w:rsidR="00EB2EB0" w:rsidRPr="00075CCE">
              <w:rPr>
                <w:rFonts w:ascii="CordiaUPC" w:hAnsi="CordiaUPC" w:cs="CordiaUPC"/>
                <w:sz w:val="24"/>
                <w:szCs w:val="24"/>
              </w:rPr>
              <w:br/>
            </w:r>
            <w:r w:rsidRPr="00075CCE">
              <w:rPr>
                <w:rFonts w:ascii="CordiaUPC" w:hAnsi="CordiaUPC" w:cs="CordiaUPC" w:hint="cs"/>
                <w:sz w:val="24"/>
                <w:szCs w:val="24"/>
              </w:rPr>
              <w:t xml:space="preserve"> cost</w:t>
            </w:r>
          </w:p>
        </w:tc>
        <w:tc>
          <w:tcPr>
            <w:tcW w:w="113" w:type="pct"/>
            <w:vAlign w:val="bottom"/>
          </w:tcPr>
          <w:p w14:paraId="64713677"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tc>
        <w:tc>
          <w:tcPr>
            <w:tcW w:w="544" w:type="pct"/>
            <w:vAlign w:val="bottom"/>
          </w:tcPr>
          <w:p w14:paraId="66435995"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p w14:paraId="40D0879D"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p w14:paraId="1AEF6DC0"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p w14:paraId="6E521ED0"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p>
          <w:p w14:paraId="5F74F704" w14:textId="77777777" w:rsidR="00D7572B" w:rsidRPr="00075CCE" w:rsidRDefault="00D7572B" w:rsidP="000F2676">
            <w:pPr>
              <w:tabs>
                <w:tab w:val="left" w:pos="720"/>
              </w:tabs>
              <w:spacing w:line="200" w:lineRule="exact"/>
              <w:ind w:left="-110" w:right="-101"/>
              <w:jc w:val="center"/>
              <w:rPr>
                <w:rFonts w:ascii="CordiaUPC" w:hAnsi="CordiaUPC" w:cs="CordiaUPC"/>
                <w:sz w:val="24"/>
                <w:szCs w:val="24"/>
              </w:rPr>
            </w:pPr>
            <w:r w:rsidRPr="00075CCE">
              <w:rPr>
                <w:rFonts w:ascii="CordiaUPC" w:hAnsi="CordiaUPC" w:cs="CordiaUPC" w:hint="cs"/>
                <w:sz w:val="24"/>
                <w:szCs w:val="24"/>
              </w:rPr>
              <w:t>Total</w:t>
            </w:r>
          </w:p>
        </w:tc>
      </w:tr>
      <w:tr w:rsidR="00D7572B" w:rsidRPr="00075CCE" w14:paraId="6BD9F563" w14:textId="77777777" w:rsidTr="009C1B24">
        <w:tc>
          <w:tcPr>
            <w:tcW w:w="1028" w:type="pct"/>
          </w:tcPr>
          <w:p w14:paraId="03ED488B" w14:textId="77777777" w:rsidR="00D7572B" w:rsidRPr="00075CCE" w:rsidRDefault="00D7572B" w:rsidP="000F2676">
            <w:pPr>
              <w:tabs>
                <w:tab w:val="left" w:pos="720"/>
              </w:tabs>
              <w:spacing w:line="200" w:lineRule="exact"/>
              <w:ind w:left="159" w:right="-43" w:hanging="159"/>
              <w:rPr>
                <w:rFonts w:ascii="CordiaUPC" w:hAnsi="CordiaUPC" w:cs="CordiaUPC"/>
                <w:sz w:val="24"/>
                <w:szCs w:val="24"/>
              </w:rPr>
            </w:pPr>
          </w:p>
        </w:tc>
        <w:tc>
          <w:tcPr>
            <w:tcW w:w="3972" w:type="pct"/>
            <w:gridSpan w:val="11"/>
          </w:tcPr>
          <w:p w14:paraId="4104AFD2" w14:textId="77777777" w:rsidR="00D7572B" w:rsidRPr="00075CCE" w:rsidRDefault="00D7572B" w:rsidP="000F2676">
            <w:pPr>
              <w:tabs>
                <w:tab w:val="left" w:pos="720"/>
              </w:tabs>
              <w:spacing w:line="200" w:lineRule="exact"/>
              <w:ind w:left="-110" w:right="-101"/>
              <w:jc w:val="center"/>
              <w:rPr>
                <w:rFonts w:ascii="CordiaUPC" w:hAnsi="CordiaUPC" w:cs="CordiaUPC"/>
                <w:bCs/>
                <w:i/>
                <w:iCs/>
                <w:sz w:val="24"/>
                <w:szCs w:val="24"/>
              </w:rPr>
            </w:pPr>
            <w:r w:rsidRPr="00075CCE">
              <w:rPr>
                <w:rFonts w:ascii="CordiaUPC" w:hAnsi="CordiaUPC" w:cs="CordiaUPC" w:hint="cs"/>
                <w:bCs/>
                <w:i/>
                <w:iCs/>
                <w:sz w:val="24"/>
                <w:szCs w:val="24"/>
              </w:rPr>
              <w:t>(in million Baht)</w:t>
            </w:r>
          </w:p>
        </w:tc>
      </w:tr>
      <w:tr w:rsidR="009C1B24" w:rsidRPr="00075CCE" w14:paraId="2B5EBB95" w14:textId="77777777" w:rsidTr="009C1B24">
        <w:tc>
          <w:tcPr>
            <w:tcW w:w="1028" w:type="pct"/>
            <w:hideMark/>
          </w:tcPr>
          <w:p w14:paraId="23A7B899" w14:textId="69451ADF" w:rsidR="00D7572B" w:rsidRPr="00075CCE" w:rsidRDefault="00D7572B" w:rsidP="000F2676">
            <w:pPr>
              <w:tabs>
                <w:tab w:val="left" w:pos="720"/>
              </w:tabs>
              <w:spacing w:line="200" w:lineRule="exact"/>
              <w:ind w:right="-43"/>
              <w:rPr>
                <w:rFonts w:ascii="CordiaUPC" w:hAnsi="CordiaUPC" w:cs="CordiaUPC"/>
                <w:b/>
                <w:bCs/>
                <w:i/>
                <w:iCs/>
                <w:sz w:val="24"/>
                <w:szCs w:val="24"/>
                <w:cs/>
              </w:rPr>
            </w:pPr>
            <w:r w:rsidRPr="00075CCE">
              <w:rPr>
                <w:rFonts w:ascii="CordiaUPC" w:hAnsi="CordiaUPC" w:cs="CordiaUPC" w:hint="cs"/>
                <w:b/>
                <w:bCs/>
                <w:i/>
                <w:iCs/>
                <w:sz w:val="24"/>
                <w:szCs w:val="24"/>
              </w:rPr>
              <w:t xml:space="preserve">At </w:t>
            </w:r>
            <w:r w:rsidR="009C1B24" w:rsidRPr="00075CCE">
              <w:rPr>
                <w:rFonts w:ascii="CordiaUPC" w:hAnsi="CordiaUPC" w:cs="CordiaUPC" w:hint="cs"/>
                <w:b/>
                <w:bCs/>
                <w:i/>
                <w:iCs/>
                <w:sz w:val="24"/>
                <w:szCs w:val="24"/>
              </w:rPr>
              <w:t>3</w:t>
            </w:r>
            <w:r w:rsidR="00FB29C9" w:rsidRPr="00075CCE">
              <w:rPr>
                <w:rFonts w:ascii="CordiaUPC" w:hAnsi="CordiaUPC" w:cs="CordiaUPC"/>
                <w:b/>
                <w:bCs/>
                <w:i/>
                <w:iCs/>
                <w:sz w:val="24"/>
                <w:szCs w:val="24"/>
              </w:rPr>
              <w:t>0</w:t>
            </w:r>
            <w:r w:rsidR="009C1B24" w:rsidRPr="00075CCE">
              <w:rPr>
                <w:rFonts w:ascii="CordiaUPC" w:hAnsi="CordiaUPC" w:cs="CordiaUPC" w:hint="cs"/>
                <w:b/>
                <w:bCs/>
                <w:i/>
                <w:iCs/>
                <w:sz w:val="24"/>
                <w:szCs w:val="24"/>
              </w:rPr>
              <w:t xml:space="preserve"> </w:t>
            </w:r>
            <w:r w:rsidR="00FB29C9" w:rsidRPr="00075CCE">
              <w:rPr>
                <w:rFonts w:ascii="CordiaUPC" w:hAnsi="CordiaUPC" w:cs="CordiaUPC"/>
                <w:b/>
                <w:bCs/>
                <w:i/>
                <w:iCs/>
                <w:sz w:val="24"/>
                <w:szCs w:val="24"/>
              </w:rPr>
              <w:t>June</w:t>
            </w:r>
            <w:r w:rsidRPr="00075CCE">
              <w:rPr>
                <w:rFonts w:ascii="CordiaUPC" w:hAnsi="CordiaUPC" w:cs="CordiaUPC" w:hint="cs"/>
                <w:b/>
                <w:bCs/>
                <w:i/>
                <w:iCs/>
                <w:sz w:val="24"/>
                <w:szCs w:val="24"/>
              </w:rPr>
              <w:t xml:space="preserve"> 202</w:t>
            </w:r>
            <w:r w:rsidR="00FB29C9" w:rsidRPr="00075CCE">
              <w:rPr>
                <w:rFonts w:ascii="CordiaUPC" w:hAnsi="CordiaUPC" w:cs="CordiaUPC"/>
                <w:b/>
                <w:bCs/>
                <w:i/>
                <w:iCs/>
                <w:sz w:val="24"/>
                <w:szCs w:val="24"/>
              </w:rPr>
              <w:t>1</w:t>
            </w:r>
          </w:p>
        </w:tc>
        <w:tc>
          <w:tcPr>
            <w:tcW w:w="527" w:type="pct"/>
          </w:tcPr>
          <w:p w14:paraId="74619321"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5" w:type="pct"/>
          </w:tcPr>
          <w:p w14:paraId="5E56591D"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543" w:type="pct"/>
          </w:tcPr>
          <w:p w14:paraId="31A59EC1"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6" w:type="pct"/>
          </w:tcPr>
          <w:p w14:paraId="39C81733"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644" w:type="pct"/>
          </w:tcPr>
          <w:p w14:paraId="4C2EC523"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5" w:type="pct"/>
          </w:tcPr>
          <w:p w14:paraId="394D9FBD"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602" w:type="pct"/>
          </w:tcPr>
          <w:p w14:paraId="71F5EF32"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3" w:type="pct"/>
          </w:tcPr>
          <w:p w14:paraId="02E653B1"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540" w:type="pct"/>
          </w:tcPr>
          <w:p w14:paraId="592570F6"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3" w:type="pct"/>
          </w:tcPr>
          <w:p w14:paraId="0C6B6809"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544" w:type="pct"/>
          </w:tcPr>
          <w:p w14:paraId="0F82E382"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r>
      <w:tr w:rsidR="009C1B24" w:rsidRPr="00075CCE" w14:paraId="07EC9FDF" w14:textId="77777777" w:rsidTr="00D212C0">
        <w:trPr>
          <w:trHeight w:val="190"/>
        </w:trPr>
        <w:tc>
          <w:tcPr>
            <w:tcW w:w="1028" w:type="pct"/>
            <w:hideMark/>
          </w:tcPr>
          <w:p w14:paraId="6C4F164C" w14:textId="77777777" w:rsidR="00D7572B" w:rsidRPr="00075CCE" w:rsidRDefault="00D7572B" w:rsidP="000F2676">
            <w:pPr>
              <w:tabs>
                <w:tab w:val="left" w:pos="720"/>
              </w:tabs>
              <w:spacing w:line="200" w:lineRule="exact"/>
              <w:ind w:left="159" w:right="-43" w:hanging="159"/>
              <w:rPr>
                <w:rFonts w:ascii="CordiaUPC" w:hAnsi="CordiaUPC" w:cs="CordiaUPC"/>
                <w:b/>
                <w:bCs/>
                <w:i/>
                <w:iCs/>
                <w:sz w:val="24"/>
                <w:szCs w:val="24"/>
              </w:rPr>
            </w:pPr>
            <w:r w:rsidRPr="00075CCE">
              <w:rPr>
                <w:rFonts w:ascii="CordiaUPC" w:hAnsi="CordiaUPC" w:cs="CordiaUPC" w:hint="cs"/>
                <w:b/>
                <w:bCs/>
                <w:i/>
                <w:iCs/>
                <w:sz w:val="24"/>
                <w:szCs w:val="24"/>
              </w:rPr>
              <w:t>Financial assets</w:t>
            </w:r>
          </w:p>
        </w:tc>
        <w:tc>
          <w:tcPr>
            <w:tcW w:w="527" w:type="pct"/>
          </w:tcPr>
          <w:p w14:paraId="31175347" w14:textId="77777777" w:rsidR="00D7572B" w:rsidRPr="00075CCE" w:rsidRDefault="00D7572B" w:rsidP="000F2676">
            <w:pPr>
              <w:tabs>
                <w:tab w:val="left" w:pos="720"/>
              </w:tabs>
              <w:spacing w:line="200" w:lineRule="exact"/>
              <w:ind w:right="-101"/>
              <w:jc w:val="center"/>
              <w:rPr>
                <w:rFonts w:ascii="CordiaUPC" w:hAnsi="CordiaUPC" w:cs="CordiaUPC"/>
                <w:sz w:val="24"/>
                <w:szCs w:val="24"/>
                <w:cs/>
              </w:rPr>
            </w:pPr>
          </w:p>
        </w:tc>
        <w:tc>
          <w:tcPr>
            <w:tcW w:w="115" w:type="pct"/>
          </w:tcPr>
          <w:p w14:paraId="66E29365"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543" w:type="pct"/>
          </w:tcPr>
          <w:p w14:paraId="1D3D8A45"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6" w:type="pct"/>
          </w:tcPr>
          <w:p w14:paraId="5CEE4737"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644" w:type="pct"/>
          </w:tcPr>
          <w:p w14:paraId="3C2EF421"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5" w:type="pct"/>
          </w:tcPr>
          <w:p w14:paraId="70586616"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602" w:type="pct"/>
          </w:tcPr>
          <w:p w14:paraId="0A513A81"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3" w:type="pct"/>
          </w:tcPr>
          <w:p w14:paraId="693E188A"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540" w:type="pct"/>
          </w:tcPr>
          <w:p w14:paraId="0E405062"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113" w:type="pct"/>
          </w:tcPr>
          <w:p w14:paraId="545888CE" w14:textId="77777777" w:rsidR="00D7572B" w:rsidRPr="00075CCE" w:rsidRDefault="00D7572B" w:rsidP="000F2676">
            <w:pPr>
              <w:tabs>
                <w:tab w:val="left" w:pos="720"/>
              </w:tabs>
              <w:spacing w:line="200" w:lineRule="exact"/>
              <w:ind w:right="-101"/>
              <w:jc w:val="center"/>
              <w:rPr>
                <w:rFonts w:ascii="CordiaUPC" w:hAnsi="CordiaUPC" w:cs="CordiaUPC"/>
                <w:sz w:val="24"/>
                <w:szCs w:val="24"/>
              </w:rPr>
            </w:pPr>
          </w:p>
        </w:tc>
        <w:tc>
          <w:tcPr>
            <w:tcW w:w="544" w:type="pct"/>
          </w:tcPr>
          <w:p w14:paraId="6385326E" w14:textId="4CF18534" w:rsidR="00D7572B" w:rsidRPr="00075CCE" w:rsidRDefault="00D7572B" w:rsidP="000F2676">
            <w:pPr>
              <w:tabs>
                <w:tab w:val="left" w:pos="720"/>
              </w:tabs>
              <w:spacing w:line="200" w:lineRule="exact"/>
              <w:ind w:right="-101"/>
              <w:jc w:val="center"/>
              <w:rPr>
                <w:rFonts w:ascii="CordiaUPC" w:hAnsi="CordiaUPC" w:cs="CordiaUPC"/>
                <w:sz w:val="24"/>
                <w:szCs w:val="24"/>
              </w:rPr>
            </w:pPr>
          </w:p>
        </w:tc>
      </w:tr>
      <w:tr w:rsidR="00AB4DAC" w:rsidRPr="00075CCE" w14:paraId="4452F4AC" w14:textId="77777777" w:rsidTr="00FB29C9">
        <w:tc>
          <w:tcPr>
            <w:tcW w:w="1028" w:type="pct"/>
            <w:hideMark/>
          </w:tcPr>
          <w:p w14:paraId="1BBDF5CC" w14:textId="77777777"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Cash</w:t>
            </w:r>
          </w:p>
        </w:tc>
        <w:tc>
          <w:tcPr>
            <w:tcW w:w="527" w:type="pct"/>
            <w:vAlign w:val="bottom"/>
          </w:tcPr>
          <w:p w14:paraId="618B4708" w14:textId="46A596D3"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3730F964"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3" w:type="pct"/>
            <w:vAlign w:val="bottom"/>
          </w:tcPr>
          <w:p w14:paraId="6CDC31FD" w14:textId="023FC6DA"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5676ADBF" w14:textId="77777777" w:rsidR="00AB4DAC" w:rsidRPr="00075CCE" w:rsidRDefault="00AB4DAC" w:rsidP="00AB4DAC">
            <w:pPr>
              <w:tabs>
                <w:tab w:val="decimal" w:pos="890"/>
              </w:tabs>
              <w:spacing w:line="200" w:lineRule="exact"/>
              <w:rPr>
                <w:rFonts w:ascii="CordiaUPC" w:hAnsi="CordiaUPC" w:cs="CordiaUPC"/>
                <w:sz w:val="24"/>
                <w:szCs w:val="24"/>
              </w:rPr>
            </w:pPr>
          </w:p>
        </w:tc>
        <w:tc>
          <w:tcPr>
            <w:tcW w:w="644" w:type="pct"/>
            <w:vAlign w:val="bottom"/>
          </w:tcPr>
          <w:p w14:paraId="21F45586" w14:textId="3B9876A6"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3581C70E" w14:textId="77777777" w:rsidR="00AB4DAC" w:rsidRPr="00075CCE" w:rsidRDefault="00AB4DAC" w:rsidP="00AB4DAC">
            <w:pPr>
              <w:tabs>
                <w:tab w:val="decimal" w:pos="890"/>
              </w:tabs>
              <w:spacing w:line="200" w:lineRule="exact"/>
              <w:rPr>
                <w:rFonts w:ascii="CordiaUPC" w:hAnsi="CordiaUPC" w:cs="CordiaUPC"/>
                <w:sz w:val="24"/>
                <w:szCs w:val="24"/>
              </w:rPr>
            </w:pPr>
          </w:p>
        </w:tc>
        <w:tc>
          <w:tcPr>
            <w:tcW w:w="602" w:type="pct"/>
            <w:vAlign w:val="bottom"/>
          </w:tcPr>
          <w:p w14:paraId="4EBE219A" w14:textId="40D9D7BD"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6F1BEFA7"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0" w:type="pct"/>
            <w:vAlign w:val="bottom"/>
          </w:tcPr>
          <w:p w14:paraId="1DC5CA4A" w14:textId="5F18AA4B" w:rsidR="00AB4DAC" w:rsidRPr="00075CCE" w:rsidRDefault="000E01F5"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16,088</w:t>
            </w:r>
          </w:p>
        </w:tc>
        <w:tc>
          <w:tcPr>
            <w:tcW w:w="113" w:type="pct"/>
            <w:vAlign w:val="bottom"/>
          </w:tcPr>
          <w:p w14:paraId="47EE2CA8"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4" w:type="pct"/>
            <w:vAlign w:val="bottom"/>
          </w:tcPr>
          <w:p w14:paraId="17341694" w14:textId="688FFD98" w:rsidR="00AB4DAC" w:rsidRPr="00075CCE" w:rsidRDefault="000E01F5"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16,088</w:t>
            </w:r>
          </w:p>
        </w:tc>
      </w:tr>
      <w:tr w:rsidR="00AB4DAC" w:rsidRPr="00075CCE" w14:paraId="165C70B4" w14:textId="77777777" w:rsidTr="00FB29C9">
        <w:tc>
          <w:tcPr>
            <w:tcW w:w="1028" w:type="pct"/>
            <w:hideMark/>
          </w:tcPr>
          <w:p w14:paraId="3D813A35" w14:textId="77777777" w:rsidR="00AB4DAC" w:rsidRPr="00075CCE" w:rsidRDefault="00AB4DAC" w:rsidP="00AB4DAC">
            <w:pPr>
              <w:tabs>
                <w:tab w:val="left" w:pos="720"/>
              </w:tabs>
              <w:spacing w:line="200" w:lineRule="exact"/>
              <w:ind w:left="159" w:right="-43" w:hanging="159"/>
              <w:rPr>
                <w:rFonts w:ascii="CordiaUPC" w:hAnsi="CordiaUPC" w:cs="CordiaUPC"/>
                <w:sz w:val="24"/>
                <w:szCs w:val="24"/>
                <w:lang w:val="en-US" w:bidi="th-TH"/>
              </w:rPr>
            </w:pPr>
            <w:r w:rsidRPr="00075CCE">
              <w:rPr>
                <w:rFonts w:ascii="CordiaUPC" w:hAnsi="CordiaUPC" w:cs="CordiaUPC" w:hint="cs"/>
                <w:sz w:val="24"/>
                <w:szCs w:val="24"/>
              </w:rPr>
              <w:t>Interbank and money market items</w:t>
            </w:r>
            <w:r w:rsidRPr="00075CCE">
              <w:rPr>
                <w:rFonts w:ascii="CordiaUPC" w:hAnsi="CordiaUPC" w:cs="CordiaUPC" w:hint="cs"/>
                <w:sz w:val="24"/>
                <w:szCs w:val="24"/>
                <w:cs/>
                <w:lang w:bidi="th-TH"/>
              </w:rPr>
              <w:t xml:space="preserve"> </w:t>
            </w:r>
            <w:r w:rsidRPr="00075CCE">
              <w:rPr>
                <w:rFonts w:ascii="CordiaUPC" w:hAnsi="CordiaUPC" w:cs="CordiaUPC" w:hint="cs"/>
                <w:sz w:val="24"/>
                <w:szCs w:val="24"/>
                <w:lang w:val="en-US" w:bidi="th-TH"/>
              </w:rPr>
              <w:t>- net</w:t>
            </w:r>
          </w:p>
        </w:tc>
        <w:tc>
          <w:tcPr>
            <w:tcW w:w="527" w:type="pct"/>
            <w:vAlign w:val="bottom"/>
          </w:tcPr>
          <w:p w14:paraId="21A2E749" w14:textId="5997E961"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018FA1CE"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3" w:type="pct"/>
            <w:vAlign w:val="bottom"/>
          </w:tcPr>
          <w:p w14:paraId="7E3F1DD8" w14:textId="63BC45C7"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5668E8A5" w14:textId="77777777" w:rsidR="00AB4DAC" w:rsidRPr="00075CCE" w:rsidRDefault="00AB4DAC" w:rsidP="00AB4DAC">
            <w:pPr>
              <w:tabs>
                <w:tab w:val="decimal" w:pos="890"/>
              </w:tabs>
              <w:spacing w:line="200" w:lineRule="exact"/>
              <w:rPr>
                <w:rFonts w:ascii="CordiaUPC" w:hAnsi="CordiaUPC" w:cs="CordiaUPC"/>
                <w:sz w:val="24"/>
                <w:szCs w:val="24"/>
              </w:rPr>
            </w:pPr>
          </w:p>
        </w:tc>
        <w:tc>
          <w:tcPr>
            <w:tcW w:w="644" w:type="pct"/>
            <w:vAlign w:val="bottom"/>
          </w:tcPr>
          <w:p w14:paraId="11B1ED04" w14:textId="064D7E9C"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71DE7B95" w14:textId="77777777" w:rsidR="00AB4DAC" w:rsidRPr="00075CCE" w:rsidRDefault="00AB4DAC" w:rsidP="00AB4DAC">
            <w:pPr>
              <w:tabs>
                <w:tab w:val="decimal" w:pos="890"/>
              </w:tabs>
              <w:spacing w:line="200" w:lineRule="exact"/>
              <w:rPr>
                <w:rFonts w:ascii="CordiaUPC" w:hAnsi="CordiaUPC" w:cs="CordiaUPC"/>
                <w:sz w:val="24"/>
                <w:szCs w:val="24"/>
              </w:rPr>
            </w:pPr>
          </w:p>
        </w:tc>
        <w:tc>
          <w:tcPr>
            <w:tcW w:w="602" w:type="pct"/>
            <w:vAlign w:val="bottom"/>
          </w:tcPr>
          <w:p w14:paraId="7F37E7C1" w14:textId="0036421C"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1EC2D538"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0" w:type="pct"/>
            <w:vAlign w:val="bottom"/>
          </w:tcPr>
          <w:p w14:paraId="337A93CB" w14:textId="65F8F45C" w:rsidR="00AB4DAC" w:rsidRPr="00075CCE" w:rsidRDefault="00D212C0"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169,648</w:t>
            </w:r>
          </w:p>
        </w:tc>
        <w:tc>
          <w:tcPr>
            <w:tcW w:w="113" w:type="pct"/>
            <w:vAlign w:val="bottom"/>
          </w:tcPr>
          <w:p w14:paraId="0084B368"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4" w:type="pct"/>
            <w:vAlign w:val="bottom"/>
          </w:tcPr>
          <w:p w14:paraId="7DE35C64" w14:textId="0ED37D8C" w:rsidR="00AB4DAC" w:rsidRPr="00075CCE" w:rsidRDefault="00D212C0"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169,648</w:t>
            </w:r>
          </w:p>
        </w:tc>
      </w:tr>
      <w:tr w:rsidR="00AB4DAC" w:rsidRPr="00075CCE" w14:paraId="0B88F7FC" w14:textId="77777777" w:rsidTr="00FB29C9">
        <w:tc>
          <w:tcPr>
            <w:tcW w:w="1028" w:type="pct"/>
            <w:hideMark/>
          </w:tcPr>
          <w:p w14:paraId="735C5885" w14:textId="77777777"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Financial assets measured at FVTPL</w:t>
            </w:r>
          </w:p>
        </w:tc>
        <w:tc>
          <w:tcPr>
            <w:tcW w:w="527" w:type="pct"/>
            <w:vAlign w:val="bottom"/>
          </w:tcPr>
          <w:p w14:paraId="38BCC9D2" w14:textId="50180428" w:rsidR="00AB4DAC" w:rsidRPr="00075CCE" w:rsidRDefault="007650B1"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6,53</w:t>
            </w:r>
            <w:r w:rsidR="00CD5E9A" w:rsidRPr="00075CCE">
              <w:rPr>
                <w:rFonts w:ascii="CordiaUPC" w:hAnsi="CordiaUPC" w:cs="CordiaUPC"/>
                <w:sz w:val="24"/>
                <w:szCs w:val="24"/>
              </w:rPr>
              <w:t>3</w:t>
            </w:r>
          </w:p>
        </w:tc>
        <w:tc>
          <w:tcPr>
            <w:tcW w:w="115" w:type="pct"/>
            <w:vAlign w:val="bottom"/>
          </w:tcPr>
          <w:p w14:paraId="3D975F85"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3" w:type="pct"/>
            <w:vAlign w:val="bottom"/>
          </w:tcPr>
          <w:p w14:paraId="7338502C" w14:textId="48CDC00E"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5268A68A" w14:textId="77777777" w:rsidR="00AB4DAC" w:rsidRPr="00075CCE" w:rsidRDefault="00AB4DAC" w:rsidP="00AB4DAC">
            <w:pPr>
              <w:tabs>
                <w:tab w:val="decimal" w:pos="890"/>
              </w:tabs>
              <w:spacing w:line="200" w:lineRule="exact"/>
              <w:rPr>
                <w:rFonts w:ascii="CordiaUPC" w:hAnsi="CordiaUPC" w:cs="CordiaUPC"/>
                <w:sz w:val="24"/>
                <w:szCs w:val="24"/>
              </w:rPr>
            </w:pPr>
          </w:p>
        </w:tc>
        <w:tc>
          <w:tcPr>
            <w:tcW w:w="644" w:type="pct"/>
            <w:vAlign w:val="bottom"/>
          </w:tcPr>
          <w:p w14:paraId="13C9CE08" w14:textId="750A770D"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3FF1D0D6" w14:textId="77777777" w:rsidR="00AB4DAC" w:rsidRPr="00075CCE" w:rsidRDefault="00AB4DAC" w:rsidP="00AB4DAC">
            <w:pPr>
              <w:tabs>
                <w:tab w:val="decimal" w:pos="890"/>
              </w:tabs>
              <w:spacing w:line="200" w:lineRule="exact"/>
              <w:rPr>
                <w:rFonts w:ascii="CordiaUPC" w:hAnsi="CordiaUPC" w:cs="CordiaUPC"/>
                <w:sz w:val="24"/>
                <w:szCs w:val="24"/>
              </w:rPr>
            </w:pPr>
          </w:p>
        </w:tc>
        <w:tc>
          <w:tcPr>
            <w:tcW w:w="602" w:type="pct"/>
            <w:vAlign w:val="bottom"/>
          </w:tcPr>
          <w:p w14:paraId="3AE589F8" w14:textId="3C92D47C"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12EABBF9"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0" w:type="pct"/>
            <w:vAlign w:val="bottom"/>
          </w:tcPr>
          <w:p w14:paraId="523A00DE" w14:textId="37C849AA"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16403472"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4" w:type="pct"/>
            <w:vAlign w:val="bottom"/>
          </w:tcPr>
          <w:p w14:paraId="3828AD31" w14:textId="59DAC744" w:rsidR="00AB4DAC" w:rsidRPr="00075CCE" w:rsidRDefault="00D212C0"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6,53</w:t>
            </w:r>
            <w:r w:rsidR="00CD5E9A" w:rsidRPr="00075CCE">
              <w:rPr>
                <w:rFonts w:ascii="CordiaUPC" w:hAnsi="CordiaUPC" w:cs="CordiaUPC"/>
                <w:sz w:val="24"/>
                <w:szCs w:val="24"/>
              </w:rPr>
              <w:t>3</w:t>
            </w:r>
          </w:p>
        </w:tc>
      </w:tr>
      <w:tr w:rsidR="00AB4DAC" w:rsidRPr="00075CCE" w14:paraId="23E2F159" w14:textId="77777777" w:rsidTr="00D212C0">
        <w:trPr>
          <w:trHeight w:val="249"/>
        </w:trPr>
        <w:tc>
          <w:tcPr>
            <w:tcW w:w="1028" w:type="pct"/>
            <w:hideMark/>
          </w:tcPr>
          <w:p w14:paraId="209E4774" w14:textId="77777777"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Derivatives assets</w:t>
            </w:r>
          </w:p>
        </w:tc>
        <w:tc>
          <w:tcPr>
            <w:tcW w:w="527" w:type="pct"/>
            <w:vAlign w:val="bottom"/>
          </w:tcPr>
          <w:p w14:paraId="7327FCDD" w14:textId="728655DC" w:rsidR="00AB4DAC" w:rsidRPr="00075CCE" w:rsidRDefault="007650B1" w:rsidP="00AB4DAC">
            <w:pPr>
              <w:tabs>
                <w:tab w:val="decimal" w:pos="890"/>
              </w:tabs>
              <w:spacing w:line="200" w:lineRule="exact"/>
              <w:rPr>
                <w:rFonts w:ascii="CordiaUPC" w:hAnsi="CordiaUPC" w:cs="CordiaUPC"/>
                <w:sz w:val="24"/>
                <w:szCs w:val="24"/>
                <w:lang w:val="en-US" w:bidi="th-TH"/>
              </w:rPr>
            </w:pPr>
            <w:r w:rsidRPr="00075CCE">
              <w:rPr>
                <w:rFonts w:ascii="CordiaUPC" w:hAnsi="CordiaUPC" w:cs="CordiaUPC"/>
                <w:sz w:val="24"/>
                <w:szCs w:val="24"/>
                <w:lang w:val="en-US" w:bidi="th-TH"/>
              </w:rPr>
              <w:t>8,83</w:t>
            </w:r>
            <w:r w:rsidR="00BC60B9" w:rsidRPr="00075CCE">
              <w:rPr>
                <w:rFonts w:ascii="CordiaUPC" w:hAnsi="CordiaUPC" w:cs="CordiaUPC"/>
                <w:sz w:val="24"/>
                <w:szCs w:val="24"/>
                <w:lang w:val="en-US" w:bidi="th-TH"/>
              </w:rPr>
              <w:t>5</w:t>
            </w:r>
          </w:p>
        </w:tc>
        <w:tc>
          <w:tcPr>
            <w:tcW w:w="115" w:type="pct"/>
            <w:vAlign w:val="bottom"/>
          </w:tcPr>
          <w:p w14:paraId="601C8E50"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3" w:type="pct"/>
            <w:vAlign w:val="bottom"/>
          </w:tcPr>
          <w:p w14:paraId="428C7FC9" w14:textId="184DC4FC"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230F0B00" w14:textId="77777777" w:rsidR="00AB4DAC" w:rsidRPr="00075CCE" w:rsidRDefault="00AB4DAC" w:rsidP="00AB4DAC">
            <w:pPr>
              <w:tabs>
                <w:tab w:val="decimal" w:pos="890"/>
              </w:tabs>
              <w:spacing w:line="200" w:lineRule="exact"/>
              <w:rPr>
                <w:rFonts w:ascii="CordiaUPC" w:hAnsi="CordiaUPC" w:cs="CordiaUPC"/>
                <w:sz w:val="24"/>
                <w:szCs w:val="24"/>
              </w:rPr>
            </w:pPr>
          </w:p>
        </w:tc>
        <w:tc>
          <w:tcPr>
            <w:tcW w:w="644" w:type="pct"/>
            <w:vAlign w:val="bottom"/>
          </w:tcPr>
          <w:p w14:paraId="1325D5B2" w14:textId="194C6A1D" w:rsidR="00AB4DAC" w:rsidRPr="00075CCE" w:rsidRDefault="00D212C0" w:rsidP="00AB4DAC">
            <w:pPr>
              <w:tabs>
                <w:tab w:val="decimal" w:pos="890"/>
              </w:tabs>
              <w:spacing w:line="200" w:lineRule="exact"/>
              <w:ind w:right="-17"/>
              <w:rPr>
                <w:rFonts w:ascii="CordiaUPC" w:hAnsi="CordiaUPC" w:cs="CordiaUPC"/>
                <w:sz w:val="24"/>
                <w:szCs w:val="24"/>
                <w:lang w:val="en-US" w:bidi="th-TH"/>
              </w:rPr>
            </w:pPr>
            <w:r w:rsidRPr="00075CCE">
              <w:rPr>
                <w:rFonts w:ascii="CordiaUPC" w:hAnsi="CordiaUPC" w:cs="CordiaUPC"/>
                <w:sz w:val="24"/>
                <w:szCs w:val="24"/>
                <w:lang w:bidi="th-TH"/>
              </w:rPr>
              <w:t>1,636</w:t>
            </w:r>
          </w:p>
        </w:tc>
        <w:tc>
          <w:tcPr>
            <w:tcW w:w="115" w:type="pct"/>
            <w:vAlign w:val="bottom"/>
          </w:tcPr>
          <w:p w14:paraId="2D83C736" w14:textId="77777777" w:rsidR="00AB4DAC" w:rsidRPr="00075CCE" w:rsidRDefault="00AB4DAC" w:rsidP="00AB4DAC">
            <w:pPr>
              <w:tabs>
                <w:tab w:val="decimal" w:pos="890"/>
              </w:tabs>
              <w:spacing w:line="200" w:lineRule="exact"/>
              <w:rPr>
                <w:rFonts w:ascii="CordiaUPC" w:hAnsi="CordiaUPC" w:cs="CordiaUPC"/>
                <w:sz w:val="24"/>
                <w:szCs w:val="24"/>
              </w:rPr>
            </w:pPr>
          </w:p>
        </w:tc>
        <w:tc>
          <w:tcPr>
            <w:tcW w:w="602" w:type="pct"/>
            <w:vAlign w:val="bottom"/>
          </w:tcPr>
          <w:p w14:paraId="337E2947" w14:textId="67EE683F"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0A024749"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0" w:type="pct"/>
            <w:vAlign w:val="bottom"/>
          </w:tcPr>
          <w:p w14:paraId="147581BB" w14:textId="19BED394"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7AFE9DF9" w14:textId="77777777" w:rsidR="00AB4DAC" w:rsidRPr="00075CCE" w:rsidRDefault="00AB4DAC" w:rsidP="00AB4DAC">
            <w:pPr>
              <w:tabs>
                <w:tab w:val="decimal" w:pos="890"/>
              </w:tabs>
              <w:spacing w:line="200" w:lineRule="exact"/>
              <w:rPr>
                <w:rFonts w:ascii="CordiaUPC" w:hAnsi="CordiaUPC" w:cs="CordiaUPC"/>
                <w:sz w:val="24"/>
                <w:szCs w:val="24"/>
              </w:rPr>
            </w:pPr>
          </w:p>
        </w:tc>
        <w:tc>
          <w:tcPr>
            <w:tcW w:w="544" w:type="pct"/>
            <w:vAlign w:val="bottom"/>
          </w:tcPr>
          <w:p w14:paraId="14FF5EC2" w14:textId="14DB3F34" w:rsidR="00AB4DAC" w:rsidRPr="00075CCE" w:rsidRDefault="00D212C0"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10,47</w:t>
            </w:r>
            <w:r w:rsidR="00BC60B9" w:rsidRPr="00075CCE">
              <w:rPr>
                <w:rFonts w:ascii="CordiaUPC" w:hAnsi="CordiaUPC" w:cs="CordiaUPC"/>
                <w:sz w:val="24"/>
                <w:szCs w:val="24"/>
              </w:rPr>
              <w:t>1</w:t>
            </w:r>
          </w:p>
        </w:tc>
      </w:tr>
      <w:tr w:rsidR="00AB4DAC" w:rsidRPr="00075CCE" w14:paraId="55DDA068" w14:textId="77777777" w:rsidTr="00FB29C9">
        <w:tc>
          <w:tcPr>
            <w:tcW w:w="1028" w:type="pct"/>
            <w:hideMark/>
          </w:tcPr>
          <w:p w14:paraId="5451B800" w14:textId="3F31486D"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Investments - net</w:t>
            </w:r>
          </w:p>
        </w:tc>
        <w:tc>
          <w:tcPr>
            <w:tcW w:w="527" w:type="pct"/>
            <w:vAlign w:val="bottom"/>
          </w:tcPr>
          <w:p w14:paraId="5E0CBB94" w14:textId="33E10814"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298505F7"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3" w:type="pct"/>
            <w:vAlign w:val="bottom"/>
          </w:tcPr>
          <w:p w14:paraId="6F42AF77" w14:textId="7A8AC099" w:rsidR="00AB4DAC" w:rsidRPr="00075CCE" w:rsidRDefault="008C018D" w:rsidP="00AB4DAC">
            <w:pPr>
              <w:tabs>
                <w:tab w:val="decimal" w:pos="890"/>
              </w:tabs>
              <w:spacing w:line="200" w:lineRule="exact"/>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6C526728"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44" w:type="pct"/>
            <w:vAlign w:val="bottom"/>
          </w:tcPr>
          <w:p w14:paraId="304C5E59" w14:textId="70A30FB0" w:rsidR="00AB4DAC" w:rsidRPr="00075CCE" w:rsidRDefault="007650B1"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161,923</w:t>
            </w:r>
          </w:p>
        </w:tc>
        <w:tc>
          <w:tcPr>
            <w:tcW w:w="115" w:type="pct"/>
            <w:vAlign w:val="bottom"/>
          </w:tcPr>
          <w:p w14:paraId="7CCC36B3"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02" w:type="pct"/>
            <w:vAlign w:val="bottom"/>
          </w:tcPr>
          <w:p w14:paraId="415B5DF9" w14:textId="1F2584AB" w:rsidR="00AB4DAC" w:rsidRPr="00075CCE" w:rsidRDefault="00D212C0"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907</w:t>
            </w:r>
          </w:p>
        </w:tc>
        <w:tc>
          <w:tcPr>
            <w:tcW w:w="113" w:type="pct"/>
            <w:vAlign w:val="bottom"/>
          </w:tcPr>
          <w:p w14:paraId="6930F77D" w14:textId="03881C28" w:rsidR="00AB4DAC" w:rsidRPr="00075CCE" w:rsidRDefault="00AB4DAC" w:rsidP="00AB4DAC">
            <w:pPr>
              <w:tabs>
                <w:tab w:val="decimal" w:pos="890"/>
              </w:tabs>
              <w:spacing w:line="200" w:lineRule="exact"/>
              <w:ind w:right="-25"/>
              <w:rPr>
                <w:rFonts w:ascii="CordiaUPC" w:hAnsi="CordiaUPC" w:cs="CordiaUPC"/>
                <w:sz w:val="24"/>
                <w:szCs w:val="24"/>
              </w:rPr>
            </w:pPr>
          </w:p>
        </w:tc>
        <w:tc>
          <w:tcPr>
            <w:tcW w:w="540" w:type="pct"/>
            <w:vAlign w:val="bottom"/>
          </w:tcPr>
          <w:p w14:paraId="1693750B" w14:textId="5BBA3348" w:rsidR="00AB4DAC" w:rsidRPr="00075CCE" w:rsidRDefault="00D212C0" w:rsidP="00AB4DAC">
            <w:pPr>
              <w:tabs>
                <w:tab w:val="decimal" w:pos="890"/>
              </w:tabs>
              <w:spacing w:line="200" w:lineRule="exact"/>
              <w:ind w:right="-25"/>
              <w:rPr>
                <w:rFonts w:ascii="CordiaUPC" w:hAnsi="CordiaUPC" w:cs="CordiaUPC"/>
                <w:sz w:val="24"/>
                <w:szCs w:val="24"/>
                <w:lang w:val="en-US" w:bidi="th-TH"/>
              </w:rPr>
            </w:pPr>
            <w:r w:rsidRPr="00075CCE">
              <w:rPr>
                <w:rFonts w:ascii="CordiaUPC" w:hAnsi="CordiaUPC" w:cs="CordiaUPC"/>
                <w:sz w:val="24"/>
                <w:szCs w:val="24"/>
              </w:rPr>
              <w:t>-</w:t>
            </w:r>
          </w:p>
        </w:tc>
        <w:tc>
          <w:tcPr>
            <w:tcW w:w="113" w:type="pct"/>
            <w:vAlign w:val="bottom"/>
          </w:tcPr>
          <w:p w14:paraId="31FDD96D"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4" w:type="pct"/>
            <w:vAlign w:val="bottom"/>
          </w:tcPr>
          <w:p w14:paraId="728AE770" w14:textId="754A8412" w:rsidR="00AB4DAC" w:rsidRPr="00075CCE" w:rsidRDefault="00D212C0"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162,830</w:t>
            </w:r>
          </w:p>
        </w:tc>
      </w:tr>
      <w:tr w:rsidR="00AB4DAC" w:rsidRPr="00075CCE" w14:paraId="250DF91F" w14:textId="77777777" w:rsidTr="00FB29C9">
        <w:tc>
          <w:tcPr>
            <w:tcW w:w="1028" w:type="pct"/>
            <w:hideMark/>
          </w:tcPr>
          <w:p w14:paraId="325FA533" w14:textId="77777777"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Loans to customers and accrued interest receivables - net</w:t>
            </w:r>
          </w:p>
        </w:tc>
        <w:tc>
          <w:tcPr>
            <w:tcW w:w="527" w:type="pct"/>
            <w:vAlign w:val="bottom"/>
          </w:tcPr>
          <w:p w14:paraId="1A517331" w14:textId="5AFFB8F0"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41BCD43A"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3" w:type="pct"/>
            <w:vAlign w:val="bottom"/>
          </w:tcPr>
          <w:p w14:paraId="04267C1B" w14:textId="380BB19B"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5373D2C7"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44" w:type="pct"/>
            <w:vAlign w:val="bottom"/>
          </w:tcPr>
          <w:p w14:paraId="1D69F443" w14:textId="2D861E91"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04CC6B43"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02" w:type="pct"/>
            <w:vAlign w:val="bottom"/>
          </w:tcPr>
          <w:p w14:paraId="313B904E" w14:textId="402220E3"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551BC532"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0" w:type="pct"/>
            <w:vAlign w:val="bottom"/>
          </w:tcPr>
          <w:p w14:paraId="2568E63C" w14:textId="38E911C6" w:rsidR="00AB4DAC" w:rsidRPr="00075CCE" w:rsidRDefault="00D212C0"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1,31</w:t>
            </w:r>
            <w:r w:rsidR="00BC60B9" w:rsidRPr="00075CCE">
              <w:rPr>
                <w:rFonts w:ascii="CordiaUPC" w:hAnsi="CordiaUPC" w:cs="CordiaUPC"/>
                <w:sz w:val="24"/>
                <w:szCs w:val="24"/>
              </w:rPr>
              <w:t>1</w:t>
            </w:r>
            <w:r w:rsidRPr="00075CCE">
              <w:rPr>
                <w:rFonts w:ascii="CordiaUPC" w:hAnsi="CordiaUPC" w:cs="CordiaUPC"/>
                <w:sz w:val="24"/>
                <w:szCs w:val="24"/>
              </w:rPr>
              <w:t>,</w:t>
            </w:r>
            <w:r w:rsidR="00BC60B9" w:rsidRPr="00075CCE">
              <w:rPr>
                <w:rFonts w:ascii="CordiaUPC" w:hAnsi="CordiaUPC" w:cs="CordiaUPC"/>
                <w:sz w:val="24"/>
                <w:szCs w:val="24"/>
              </w:rPr>
              <w:t>477</w:t>
            </w:r>
          </w:p>
        </w:tc>
        <w:tc>
          <w:tcPr>
            <w:tcW w:w="113" w:type="pct"/>
            <w:vAlign w:val="bottom"/>
          </w:tcPr>
          <w:p w14:paraId="445541D2"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4" w:type="pct"/>
            <w:vAlign w:val="bottom"/>
          </w:tcPr>
          <w:p w14:paraId="15CAEDB5" w14:textId="672D152B" w:rsidR="00AB4DAC" w:rsidRPr="00075CCE" w:rsidRDefault="00D212C0"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1,31</w:t>
            </w:r>
            <w:r w:rsidR="00BC60B9" w:rsidRPr="00075CCE">
              <w:rPr>
                <w:rFonts w:ascii="CordiaUPC" w:hAnsi="CordiaUPC" w:cs="CordiaUPC"/>
                <w:sz w:val="24"/>
                <w:szCs w:val="24"/>
              </w:rPr>
              <w:t>1</w:t>
            </w:r>
            <w:r w:rsidRPr="00075CCE">
              <w:rPr>
                <w:rFonts w:ascii="CordiaUPC" w:hAnsi="CordiaUPC" w:cs="CordiaUPC"/>
                <w:sz w:val="24"/>
                <w:szCs w:val="24"/>
              </w:rPr>
              <w:t>,4</w:t>
            </w:r>
            <w:r w:rsidR="00BC60B9" w:rsidRPr="00075CCE">
              <w:rPr>
                <w:rFonts w:ascii="CordiaUPC" w:hAnsi="CordiaUPC" w:cs="CordiaUPC"/>
                <w:sz w:val="24"/>
                <w:szCs w:val="24"/>
              </w:rPr>
              <w:t>77</w:t>
            </w:r>
          </w:p>
        </w:tc>
      </w:tr>
      <w:tr w:rsidR="00AB4DAC" w:rsidRPr="00075CCE" w14:paraId="4F1914A8" w14:textId="77777777" w:rsidTr="00FB29C9">
        <w:tc>
          <w:tcPr>
            <w:tcW w:w="1028" w:type="pct"/>
            <w:hideMark/>
          </w:tcPr>
          <w:p w14:paraId="241ACEDD" w14:textId="47B3C7DA"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Other financial assets - net</w:t>
            </w:r>
          </w:p>
        </w:tc>
        <w:tc>
          <w:tcPr>
            <w:tcW w:w="527" w:type="pct"/>
            <w:tcBorders>
              <w:bottom w:val="single" w:sz="4" w:space="0" w:color="auto"/>
            </w:tcBorders>
            <w:vAlign w:val="bottom"/>
          </w:tcPr>
          <w:p w14:paraId="337EBB65" w14:textId="1F66A894"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1FE7D3A1"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3" w:type="pct"/>
            <w:tcBorders>
              <w:bottom w:val="single" w:sz="4" w:space="0" w:color="auto"/>
            </w:tcBorders>
            <w:vAlign w:val="bottom"/>
          </w:tcPr>
          <w:p w14:paraId="1BAE9B56" w14:textId="33A9633F"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1489EF89"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44" w:type="pct"/>
            <w:tcBorders>
              <w:bottom w:val="single" w:sz="4" w:space="0" w:color="auto"/>
            </w:tcBorders>
            <w:vAlign w:val="bottom"/>
          </w:tcPr>
          <w:p w14:paraId="0AB72494" w14:textId="0D4F696F"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2F02F205"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02" w:type="pct"/>
            <w:tcBorders>
              <w:bottom w:val="single" w:sz="4" w:space="0" w:color="auto"/>
            </w:tcBorders>
            <w:vAlign w:val="bottom"/>
          </w:tcPr>
          <w:p w14:paraId="1F0B82C2" w14:textId="785482CC"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17A41742"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0" w:type="pct"/>
            <w:tcBorders>
              <w:bottom w:val="single" w:sz="4" w:space="0" w:color="auto"/>
            </w:tcBorders>
            <w:vAlign w:val="bottom"/>
          </w:tcPr>
          <w:p w14:paraId="0D1CFD18" w14:textId="45AF4762" w:rsidR="00AB4DAC" w:rsidRPr="00075CCE" w:rsidRDefault="00D212C0"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8,012</w:t>
            </w:r>
          </w:p>
        </w:tc>
        <w:tc>
          <w:tcPr>
            <w:tcW w:w="113" w:type="pct"/>
            <w:vAlign w:val="bottom"/>
          </w:tcPr>
          <w:p w14:paraId="2C264B73"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4" w:type="pct"/>
            <w:tcBorders>
              <w:bottom w:val="single" w:sz="4" w:space="0" w:color="auto"/>
            </w:tcBorders>
            <w:vAlign w:val="bottom"/>
          </w:tcPr>
          <w:p w14:paraId="54294A6D" w14:textId="6D7B5AFA" w:rsidR="00AB4DAC" w:rsidRPr="00075CCE" w:rsidRDefault="00D212C0"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8,012</w:t>
            </w:r>
          </w:p>
        </w:tc>
      </w:tr>
      <w:tr w:rsidR="00AB4DAC" w:rsidRPr="00075CCE" w14:paraId="5CB6606F" w14:textId="77777777" w:rsidTr="00FB29C9">
        <w:tc>
          <w:tcPr>
            <w:tcW w:w="1028" w:type="pct"/>
            <w:hideMark/>
          </w:tcPr>
          <w:p w14:paraId="103A61CD" w14:textId="77777777" w:rsidR="00AB4DAC" w:rsidRPr="00075CCE" w:rsidRDefault="00AB4DAC" w:rsidP="00AB4DAC">
            <w:pPr>
              <w:tabs>
                <w:tab w:val="left" w:pos="720"/>
              </w:tabs>
              <w:spacing w:line="200" w:lineRule="exact"/>
              <w:ind w:left="159" w:right="-43" w:hanging="159"/>
              <w:rPr>
                <w:rFonts w:ascii="CordiaUPC" w:hAnsi="CordiaUPC" w:cs="CordiaUPC"/>
                <w:b/>
                <w:bCs/>
                <w:sz w:val="24"/>
                <w:szCs w:val="24"/>
              </w:rPr>
            </w:pPr>
            <w:r w:rsidRPr="00075CCE">
              <w:rPr>
                <w:rFonts w:ascii="CordiaUPC" w:hAnsi="CordiaUPC" w:cs="CordiaUPC" w:hint="cs"/>
                <w:b/>
                <w:bCs/>
                <w:sz w:val="24"/>
                <w:szCs w:val="24"/>
              </w:rPr>
              <w:t>Total</w:t>
            </w:r>
          </w:p>
        </w:tc>
        <w:tc>
          <w:tcPr>
            <w:tcW w:w="527" w:type="pct"/>
            <w:tcBorders>
              <w:top w:val="single" w:sz="4" w:space="0" w:color="auto"/>
            </w:tcBorders>
            <w:vAlign w:val="bottom"/>
          </w:tcPr>
          <w:p w14:paraId="2AC6B71D" w14:textId="50DCD1A6" w:rsidR="00AB4DAC" w:rsidRPr="00075CCE" w:rsidRDefault="007650B1" w:rsidP="00AB4DAC">
            <w:pPr>
              <w:tabs>
                <w:tab w:val="decimal" w:pos="890"/>
              </w:tabs>
              <w:spacing w:line="200" w:lineRule="exact"/>
              <w:ind w:right="-25"/>
              <w:rPr>
                <w:rFonts w:ascii="CordiaUPC" w:hAnsi="CordiaUPC" w:cs="CordiaUPC"/>
                <w:b/>
                <w:bCs/>
                <w:sz w:val="24"/>
                <w:szCs w:val="24"/>
                <w:cs/>
              </w:rPr>
            </w:pPr>
            <w:r w:rsidRPr="00075CCE">
              <w:rPr>
                <w:rFonts w:ascii="CordiaUPC" w:hAnsi="CordiaUPC" w:cs="CordiaUPC"/>
                <w:b/>
                <w:bCs/>
                <w:sz w:val="24"/>
                <w:szCs w:val="24"/>
              </w:rPr>
              <w:t>15,36</w:t>
            </w:r>
            <w:r w:rsidR="00BC60B9" w:rsidRPr="00075CCE">
              <w:rPr>
                <w:rFonts w:ascii="CordiaUPC" w:hAnsi="CordiaUPC" w:cs="CordiaUPC"/>
                <w:b/>
                <w:bCs/>
                <w:sz w:val="24"/>
                <w:szCs w:val="24"/>
              </w:rPr>
              <w:t>8</w:t>
            </w:r>
          </w:p>
        </w:tc>
        <w:tc>
          <w:tcPr>
            <w:tcW w:w="115" w:type="pct"/>
            <w:vAlign w:val="bottom"/>
          </w:tcPr>
          <w:p w14:paraId="246B8B82" w14:textId="77777777" w:rsidR="00AB4DAC" w:rsidRPr="00075CCE" w:rsidRDefault="00AB4DAC" w:rsidP="00AB4DAC">
            <w:pPr>
              <w:tabs>
                <w:tab w:val="decimal" w:pos="890"/>
              </w:tabs>
              <w:spacing w:line="200" w:lineRule="exact"/>
              <w:ind w:right="-25"/>
              <w:rPr>
                <w:rFonts w:ascii="CordiaUPC" w:hAnsi="CordiaUPC" w:cs="CordiaUPC"/>
                <w:b/>
                <w:bCs/>
                <w:sz w:val="24"/>
                <w:szCs w:val="24"/>
              </w:rPr>
            </w:pPr>
          </w:p>
        </w:tc>
        <w:tc>
          <w:tcPr>
            <w:tcW w:w="543" w:type="pct"/>
            <w:tcBorders>
              <w:top w:val="single" w:sz="4" w:space="0" w:color="auto"/>
            </w:tcBorders>
            <w:vAlign w:val="bottom"/>
          </w:tcPr>
          <w:p w14:paraId="4CD3C800" w14:textId="04513CDC" w:rsidR="00AB4DAC" w:rsidRPr="00075CCE" w:rsidRDefault="008C018D" w:rsidP="00AB4DAC">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w:t>
            </w:r>
          </w:p>
        </w:tc>
        <w:tc>
          <w:tcPr>
            <w:tcW w:w="116" w:type="pct"/>
            <w:vAlign w:val="bottom"/>
          </w:tcPr>
          <w:p w14:paraId="73AC96AB" w14:textId="77777777" w:rsidR="00AB4DAC" w:rsidRPr="00075CCE" w:rsidRDefault="00AB4DAC" w:rsidP="00AB4DAC">
            <w:pPr>
              <w:tabs>
                <w:tab w:val="decimal" w:pos="890"/>
              </w:tabs>
              <w:spacing w:line="200" w:lineRule="exact"/>
              <w:ind w:right="-25"/>
              <w:rPr>
                <w:rFonts w:ascii="CordiaUPC" w:hAnsi="CordiaUPC" w:cs="CordiaUPC"/>
                <w:b/>
                <w:bCs/>
                <w:sz w:val="24"/>
                <w:szCs w:val="24"/>
              </w:rPr>
            </w:pPr>
          </w:p>
        </w:tc>
        <w:tc>
          <w:tcPr>
            <w:tcW w:w="644" w:type="pct"/>
            <w:tcBorders>
              <w:top w:val="single" w:sz="4" w:space="0" w:color="auto"/>
            </w:tcBorders>
            <w:vAlign w:val="bottom"/>
          </w:tcPr>
          <w:p w14:paraId="3F1D02D3" w14:textId="6AEB3FDB" w:rsidR="00AB4DAC" w:rsidRPr="00075CCE" w:rsidRDefault="007650B1" w:rsidP="00AB4DAC">
            <w:pPr>
              <w:tabs>
                <w:tab w:val="decimal" w:pos="890"/>
              </w:tabs>
              <w:spacing w:line="200" w:lineRule="exact"/>
              <w:ind w:right="-17"/>
              <w:rPr>
                <w:rFonts w:ascii="CordiaUPC" w:hAnsi="CordiaUPC" w:cs="CordiaUPC"/>
                <w:b/>
                <w:bCs/>
                <w:sz w:val="24"/>
                <w:szCs w:val="24"/>
              </w:rPr>
            </w:pPr>
            <w:r w:rsidRPr="00075CCE">
              <w:rPr>
                <w:rFonts w:ascii="CordiaUPC" w:hAnsi="CordiaUPC" w:cs="CordiaUPC"/>
                <w:b/>
                <w:bCs/>
                <w:sz w:val="24"/>
                <w:szCs w:val="24"/>
              </w:rPr>
              <w:t>163,559</w:t>
            </w:r>
          </w:p>
        </w:tc>
        <w:tc>
          <w:tcPr>
            <w:tcW w:w="115" w:type="pct"/>
            <w:vAlign w:val="bottom"/>
          </w:tcPr>
          <w:p w14:paraId="57023749" w14:textId="77777777" w:rsidR="00AB4DAC" w:rsidRPr="00075CCE" w:rsidRDefault="00AB4DAC" w:rsidP="00AB4DAC">
            <w:pPr>
              <w:tabs>
                <w:tab w:val="decimal" w:pos="890"/>
              </w:tabs>
              <w:spacing w:line="200" w:lineRule="exact"/>
              <w:ind w:right="-25"/>
              <w:rPr>
                <w:rFonts w:ascii="CordiaUPC" w:hAnsi="CordiaUPC" w:cs="CordiaUPC"/>
                <w:b/>
                <w:bCs/>
                <w:sz w:val="24"/>
                <w:szCs w:val="24"/>
              </w:rPr>
            </w:pPr>
          </w:p>
        </w:tc>
        <w:tc>
          <w:tcPr>
            <w:tcW w:w="602" w:type="pct"/>
            <w:tcBorders>
              <w:top w:val="single" w:sz="4" w:space="0" w:color="auto"/>
            </w:tcBorders>
            <w:vAlign w:val="bottom"/>
          </w:tcPr>
          <w:p w14:paraId="0B0FD52C" w14:textId="550F32B0" w:rsidR="00AB4DAC" w:rsidRPr="00075CCE" w:rsidRDefault="00D212C0" w:rsidP="00AB4DAC">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907</w:t>
            </w:r>
          </w:p>
        </w:tc>
        <w:tc>
          <w:tcPr>
            <w:tcW w:w="113" w:type="pct"/>
            <w:vAlign w:val="bottom"/>
          </w:tcPr>
          <w:p w14:paraId="7971B0CE" w14:textId="77777777" w:rsidR="00AB4DAC" w:rsidRPr="00075CCE" w:rsidRDefault="00AB4DAC" w:rsidP="00AB4DAC">
            <w:pPr>
              <w:tabs>
                <w:tab w:val="decimal" w:pos="890"/>
              </w:tabs>
              <w:spacing w:line="200" w:lineRule="exact"/>
              <w:ind w:right="-25"/>
              <w:rPr>
                <w:rFonts w:ascii="CordiaUPC" w:hAnsi="CordiaUPC" w:cs="CordiaUPC"/>
                <w:b/>
                <w:bCs/>
                <w:sz w:val="24"/>
                <w:szCs w:val="24"/>
              </w:rPr>
            </w:pPr>
          </w:p>
        </w:tc>
        <w:tc>
          <w:tcPr>
            <w:tcW w:w="540" w:type="pct"/>
            <w:tcBorders>
              <w:top w:val="single" w:sz="4" w:space="0" w:color="auto"/>
            </w:tcBorders>
            <w:vAlign w:val="bottom"/>
          </w:tcPr>
          <w:p w14:paraId="1998B50A" w14:textId="5CEDDE9D" w:rsidR="00AB4DAC" w:rsidRPr="00075CCE" w:rsidRDefault="00D212C0" w:rsidP="00AB4DAC">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1,50</w:t>
            </w:r>
            <w:r w:rsidR="00BC60B9" w:rsidRPr="00075CCE">
              <w:rPr>
                <w:rFonts w:ascii="CordiaUPC" w:hAnsi="CordiaUPC" w:cs="CordiaUPC"/>
                <w:b/>
                <w:bCs/>
                <w:sz w:val="24"/>
                <w:szCs w:val="24"/>
              </w:rPr>
              <w:t>5,225</w:t>
            </w:r>
          </w:p>
        </w:tc>
        <w:tc>
          <w:tcPr>
            <w:tcW w:w="113" w:type="pct"/>
            <w:vAlign w:val="bottom"/>
          </w:tcPr>
          <w:p w14:paraId="1266112F" w14:textId="77777777" w:rsidR="00AB4DAC" w:rsidRPr="00075CCE" w:rsidRDefault="00AB4DAC" w:rsidP="00AB4DAC">
            <w:pPr>
              <w:tabs>
                <w:tab w:val="decimal" w:pos="890"/>
              </w:tabs>
              <w:spacing w:line="200" w:lineRule="exact"/>
              <w:ind w:right="-25"/>
              <w:rPr>
                <w:rFonts w:ascii="CordiaUPC" w:hAnsi="CordiaUPC" w:cs="CordiaUPC"/>
                <w:b/>
                <w:bCs/>
                <w:sz w:val="24"/>
                <w:szCs w:val="24"/>
              </w:rPr>
            </w:pPr>
          </w:p>
        </w:tc>
        <w:tc>
          <w:tcPr>
            <w:tcW w:w="544" w:type="pct"/>
            <w:tcBorders>
              <w:top w:val="single" w:sz="4" w:space="0" w:color="auto"/>
            </w:tcBorders>
            <w:vAlign w:val="bottom"/>
          </w:tcPr>
          <w:p w14:paraId="70ADF5AA" w14:textId="41A0AE96" w:rsidR="00AB4DAC" w:rsidRPr="00075CCE" w:rsidRDefault="00D212C0" w:rsidP="00AB4DAC">
            <w:pPr>
              <w:tabs>
                <w:tab w:val="decimal" w:pos="890"/>
              </w:tabs>
              <w:spacing w:line="200" w:lineRule="exact"/>
              <w:ind w:right="-9"/>
              <w:rPr>
                <w:rFonts w:ascii="CordiaUPC" w:hAnsi="CordiaUPC" w:cs="CordiaUPC"/>
                <w:b/>
                <w:bCs/>
                <w:sz w:val="24"/>
                <w:szCs w:val="24"/>
              </w:rPr>
            </w:pPr>
            <w:r w:rsidRPr="00075CCE">
              <w:rPr>
                <w:rFonts w:ascii="CordiaUPC" w:hAnsi="CordiaUPC" w:cs="CordiaUPC"/>
                <w:b/>
                <w:bCs/>
                <w:sz w:val="24"/>
                <w:szCs w:val="24"/>
              </w:rPr>
              <w:t>1,68</w:t>
            </w:r>
            <w:r w:rsidR="00BC60B9" w:rsidRPr="00075CCE">
              <w:rPr>
                <w:rFonts w:ascii="CordiaUPC" w:hAnsi="CordiaUPC" w:cs="CordiaUPC"/>
                <w:b/>
                <w:bCs/>
                <w:sz w:val="24"/>
                <w:szCs w:val="24"/>
              </w:rPr>
              <w:t>5</w:t>
            </w:r>
            <w:r w:rsidRPr="00075CCE">
              <w:rPr>
                <w:rFonts w:ascii="CordiaUPC" w:hAnsi="CordiaUPC" w:cs="CordiaUPC"/>
                <w:b/>
                <w:bCs/>
                <w:sz w:val="24"/>
                <w:szCs w:val="24"/>
              </w:rPr>
              <w:t>,0</w:t>
            </w:r>
            <w:r w:rsidR="00BC60B9" w:rsidRPr="00075CCE">
              <w:rPr>
                <w:rFonts w:ascii="CordiaUPC" w:hAnsi="CordiaUPC" w:cs="CordiaUPC"/>
                <w:b/>
                <w:bCs/>
                <w:sz w:val="24"/>
                <w:szCs w:val="24"/>
              </w:rPr>
              <w:t>59</w:t>
            </w:r>
          </w:p>
        </w:tc>
      </w:tr>
      <w:tr w:rsidR="009C1B24" w:rsidRPr="00075CCE" w14:paraId="14E804E3" w14:textId="77777777" w:rsidTr="00FB29C9">
        <w:tc>
          <w:tcPr>
            <w:tcW w:w="1028" w:type="pct"/>
          </w:tcPr>
          <w:p w14:paraId="5B9E6EE5" w14:textId="77777777" w:rsidR="00D7572B" w:rsidRPr="00075CCE" w:rsidRDefault="00D7572B" w:rsidP="000F2676">
            <w:pPr>
              <w:tabs>
                <w:tab w:val="left" w:pos="720"/>
              </w:tabs>
              <w:spacing w:line="200" w:lineRule="exact"/>
              <w:ind w:left="159" w:right="-43" w:hanging="159"/>
              <w:rPr>
                <w:rFonts w:ascii="CordiaUPC" w:hAnsi="CordiaUPC" w:cs="CordiaUPC"/>
                <w:b/>
                <w:bCs/>
                <w:i/>
                <w:iCs/>
                <w:sz w:val="24"/>
                <w:szCs w:val="24"/>
              </w:rPr>
            </w:pPr>
          </w:p>
        </w:tc>
        <w:tc>
          <w:tcPr>
            <w:tcW w:w="527" w:type="pct"/>
            <w:tcBorders>
              <w:top w:val="double" w:sz="4" w:space="0" w:color="auto"/>
            </w:tcBorders>
            <w:vAlign w:val="bottom"/>
          </w:tcPr>
          <w:p w14:paraId="68112899" w14:textId="77777777" w:rsidR="00D7572B" w:rsidRPr="00075CCE" w:rsidRDefault="00D7572B" w:rsidP="000F2676">
            <w:pPr>
              <w:tabs>
                <w:tab w:val="decimal" w:pos="890"/>
              </w:tabs>
              <w:spacing w:line="200" w:lineRule="exact"/>
              <w:ind w:right="-101"/>
              <w:rPr>
                <w:rFonts w:ascii="CordiaUPC" w:hAnsi="CordiaUPC" w:cs="CordiaUPC"/>
                <w:sz w:val="24"/>
                <w:szCs w:val="24"/>
                <w:cs/>
              </w:rPr>
            </w:pPr>
          </w:p>
        </w:tc>
        <w:tc>
          <w:tcPr>
            <w:tcW w:w="115" w:type="pct"/>
            <w:vAlign w:val="bottom"/>
          </w:tcPr>
          <w:p w14:paraId="754F5483"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543" w:type="pct"/>
            <w:tcBorders>
              <w:top w:val="double" w:sz="4" w:space="0" w:color="auto"/>
            </w:tcBorders>
            <w:vAlign w:val="bottom"/>
          </w:tcPr>
          <w:p w14:paraId="7F6A2B1C"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116" w:type="pct"/>
            <w:vAlign w:val="bottom"/>
          </w:tcPr>
          <w:p w14:paraId="2704C563"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644" w:type="pct"/>
            <w:tcBorders>
              <w:top w:val="double" w:sz="4" w:space="0" w:color="auto"/>
            </w:tcBorders>
            <w:vAlign w:val="bottom"/>
          </w:tcPr>
          <w:p w14:paraId="7D15364F" w14:textId="77777777" w:rsidR="00D7572B" w:rsidRPr="00075CCE" w:rsidRDefault="00D7572B" w:rsidP="000F2676">
            <w:pPr>
              <w:tabs>
                <w:tab w:val="decimal" w:pos="890"/>
              </w:tabs>
              <w:spacing w:line="200" w:lineRule="exact"/>
              <w:ind w:right="-17"/>
              <w:rPr>
                <w:rFonts w:ascii="CordiaUPC" w:hAnsi="CordiaUPC" w:cs="CordiaUPC"/>
                <w:sz w:val="24"/>
                <w:szCs w:val="24"/>
              </w:rPr>
            </w:pPr>
          </w:p>
        </w:tc>
        <w:tc>
          <w:tcPr>
            <w:tcW w:w="115" w:type="pct"/>
            <w:vAlign w:val="bottom"/>
          </w:tcPr>
          <w:p w14:paraId="31D1829D"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602" w:type="pct"/>
            <w:tcBorders>
              <w:top w:val="double" w:sz="4" w:space="0" w:color="auto"/>
            </w:tcBorders>
            <w:vAlign w:val="bottom"/>
          </w:tcPr>
          <w:p w14:paraId="4D8C9C13"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113" w:type="pct"/>
            <w:vAlign w:val="bottom"/>
          </w:tcPr>
          <w:p w14:paraId="264C52FB"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540" w:type="pct"/>
            <w:tcBorders>
              <w:top w:val="double" w:sz="4" w:space="0" w:color="auto"/>
            </w:tcBorders>
            <w:vAlign w:val="bottom"/>
          </w:tcPr>
          <w:p w14:paraId="59182500"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113" w:type="pct"/>
            <w:vAlign w:val="bottom"/>
          </w:tcPr>
          <w:p w14:paraId="0E504539"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544" w:type="pct"/>
            <w:tcBorders>
              <w:top w:val="double" w:sz="4" w:space="0" w:color="auto"/>
            </w:tcBorders>
            <w:vAlign w:val="bottom"/>
          </w:tcPr>
          <w:p w14:paraId="387C557A" w14:textId="77777777" w:rsidR="00D7572B" w:rsidRPr="00075CCE" w:rsidRDefault="00D7572B" w:rsidP="000F2676">
            <w:pPr>
              <w:tabs>
                <w:tab w:val="decimal" w:pos="890"/>
              </w:tabs>
              <w:spacing w:line="200" w:lineRule="exact"/>
              <w:ind w:right="-9"/>
              <w:rPr>
                <w:rFonts w:ascii="CordiaUPC" w:hAnsi="CordiaUPC" w:cs="CordiaUPC"/>
                <w:sz w:val="24"/>
                <w:szCs w:val="24"/>
              </w:rPr>
            </w:pPr>
          </w:p>
        </w:tc>
      </w:tr>
      <w:tr w:rsidR="009C1B24" w:rsidRPr="00075CCE" w14:paraId="37F14914" w14:textId="77777777" w:rsidTr="00FB29C9">
        <w:tc>
          <w:tcPr>
            <w:tcW w:w="1028" w:type="pct"/>
            <w:hideMark/>
          </w:tcPr>
          <w:p w14:paraId="24102A98" w14:textId="77777777" w:rsidR="00D7572B" w:rsidRPr="00075CCE" w:rsidRDefault="00D7572B" w:rsidP="000F2676">
            <w:pPr>
              <w:tabs>
                <w:tab w:val="left" w:pos="720"/>
              </w:tabs>
              <w:spacing w:line="200" w:lineRule="exact"/>
              <w:ind w:left="159" w:right="-43" w:hanging="159"/>
              <w:rPr>
                <w:rFonts w:ascii="CordiaUPC" w:hAnsi="CordiaUPC" w:cs="CordiaUPC"/>
                <w:b/>
                <w:bCs/>
                <w:i/>
                <w:iCs/>
                <w:sz w:val="24"/>
                <w:szCs w:val="24"/>
              </w:rPr>
            </w:pPr>
            <w:r w:rsidRPr="00075CCE">
              <w:rPr>
                <w:rFonts w:ascii="CordiaUPC" w:hAnsi="CordiaUPC" w:cs="CordiaUPC" w:hint="cs"/>
                <w:b/>
                <w:bCs/>
                <w:i/>
                <w:iCs/>
                <w:sz w:val="24"/>
                <w:szCs w:val="24"/>
              </w:rPr>
              <w:t>Financial liabilities</w:t>
            </w:r>
          </w:p>
        </w:tc>
        <w:tc>
          <w:tcPr>
            <w:tcW w:w="527" w:type="pct"/>
            <w:vAlign w:val="bottom"/>
          </w:tcPr>
          <w:p w14:paraId="1B3ED08E"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115" w:type="pct"/>
            <w:vAlign w:val="bottom"/>
          </w:tcPr>
          <w:p w14:paraId="53D38810"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543" w:type="pct"/>
            <w:vAlign w:val="bottom"/>
          </w:tcPr>
          <w:p w14:paraId="7517BBA8"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116" w:type="pct"/>
            <w:vAlign w:val="bottom"/>
          </w:tcPr>
          <w:p w14:paraId="2A8700D0"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644" w:type="pct"/>
            <w:vAlign w:val="bottom"/>
          </w:tcPr>
          <w:p w14:paraId="1836EAE1" w14:textId="77777777" w:rsidR="00D7572B" w:rsidRPr="00075CCE" w:rsidRDefault="00D7572B" w:rsidP="000F2676">
            <w:pPr>
              <w:tabs>
                <w:tab w:val="decimal" w:pos="890"/>
              </w:tabs>
              <w:spacing w:line="200" w:lineRule="exact"/>
              <w:ind w:right="-17"/>
              <w:rPr>
                <w:rFonts w:ascii="CordiaUPC" w:hAnsi="CordiaUPC" w:cs="CordiaUPC"/>
                <w:sz w:val="24"/>
                <w:szCs w:val="24"/>
              </w:rPr>
            </w:pPr>
          </w:p>
        </w:tc>
        <w:tc>
          <w:tcPr>
            <w:tcW w:w="115" w:type="pct"/>
            <w:vAlign w:val="bottom"/>
          </w:tcPr>
          <w:p w14:paraId="0DDD7FE0"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602" w:type="pct"/>
            <w:vAlign w:val="bottom"/>
          </w:tcPr>
          <w:p w14:paraId="057F6874"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113" w:type="pct"/>
            <w:vAlign w:val="bottom"/>
          </w:tcPr>
          <w:p w14:paraId="03D6E6D6"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540" w:type="pct"/>
            <w:vAlign w:val="bottom"/>
          </w:tcPr>
          <w:p w14:paraId="66625829"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113" w:type="pct"/>
            <w:vAlign w:val="bottom"/>
          </w:tcPr>
          <w:p w14:paraId="65DD147A" w14:textId="77777777" w:rsidR="00D7572B" w:rsidRPr="00075CCE" w:rsidRDefault="00D7572B" w:rsidP="000F2676">
            <w:pPr>
              <w:tabs>
                <w:tab w:val="decimal" w:pos="890"/>
              </w:tabs>
              <w:spacing w:line="200" w:lineRule="exact"/>
              <w:ind w:right="-101"/>
              <w:rPr>
                <w:rFonts w:ascii="CordiaUPC" w:hAnsi="CordiaUPC" w:cs="CordiaUPC"/>
                <w:sz w:val="24"/>
                <w:szCs w:val="24"/>
              </w:rPr>
            </w:pPr>
          </w:p>
        </w:tc>
        <w:tc>
          <w:tcPr>
            <w:tcW w:w="544" w:type="pct"/>
            <w:vAlign w:val="bottom"/>
          </w:tcPr>
          <w:p w14:paraId="6D6788A0" w14:textId="77777777" w:rsidR="00D7572B" w:rsidRPr="00075CCE" w:rsidRDefault="00D7572B" w:rsidP="000F2676">
            <w:pPr>
              <w:tabs>
                <w:tab w:val="decimal" w:pos="890"/>
              </w:tabs>
              <w:spacing w:line="200" w:lineRule="exact"/>
              <w:ind w:right="-9"/>
              <w:rPr>
                <w:rFonts w:ascii="CordiaUPC" w:hAnsi="CordiaUPC" w:cs="CordiaUPC"/>
                <w:sz w:val="24"/>
                <w:szCs w:val="24"/>
              </w:rPr>
            </w:pPr>
          </w:p>
        </w:tc>
      </w:tr>
      <w:tr w:rsidR="008C018D" w:rsidRPr="00075CCE" w14:paraId="6DBE9F8D" w14:textId="77777777" w:rsidTr="00FB29C9">
        <w:tc>
          <w:tcPr>
            <w:tcW w:w="1028" w:type="pct"/>
            <w:hideMark/>
          </w:tcPr>
          <w:p w14:paraId="3E8D4DEC" w14:textId="77777777" w:rsidR="008C018D" w:rsidRPr="00075CCE" w:rsidRDefault="008C018D" w:rsidP="008C018D">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Deposits</w:t>
            </w:r>
          </w:p>
        </w:tc>
        <w:tc>
          <w:tcPr>
            <w:tcW w:w="527" w:type="pct"/>
            <w:vAlign w:val="bottom"/>
          </w:tcPr>
          <w:p w14:paraId="4DF31F6A" w14:textId="09A545C3" w:rsidR="008C018D" w:rsidRPr="00075CCE" w:rsidRDefault="008C018D" w:rsidP="008C018D">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030906B2"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3" w:type="pct"/>
            <w:vAlign w:val="bottom"/>
          </w:tcPr>
          <w:p w14:paraId="0C527E55" w14:textId="24720F9A" w:rsidR="008C018D" w:rsidRPr="00075CCE" w:rsidRDefault="008C018D" w:rsidP="008C018D">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53C5480A"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644" w:type="pct"/>
            <w:vAlign w:val="bottom"/>
          </w:tcPr>
          <w:p w14:paraId="52698B34" w14:textId="46CD3E8B" w:rsidR="008C018D" w:rsidRPr="00075CCE" w:rsidRDefault="008C018D" w:rsidP="008C018D">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360E23CE"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602" w:type="pct"/>
            <w:vAlign w:val="bottom"/>
          </w:tcPr>
          <w:p w14:paraId="57806E7A" w14:textId="4AE52BCB" w:rsidR="008C018D" w:rsidRPr="00075CCE" w:rsidRDefault="008C018D" w:rsidP="008C018D">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751B1396"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0" w:type="pct"/>
            <w:vAlign w:val="bottom"/>
          </w:tcPr>
          <w:p w14:paraId="2ACB5675" w14:textId="1B0AF000" w:rsidR="008C018D" w:rsidRPr="00075CCE" w:rsidRDefault="008C018D" w:rsidP="008C018D">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1,</w:t>
            </w:r>
            <w:r w:rsidR="00D212C0" w:rsidRPr="00075CCE">
              <w:rPr>
                <w:rFonts w:ascii="CordiaUPC" w:hAnsi="CordiaUPC" w:cs="CordiaUPC"/>
                <w:sz w:val="24"/>
                <w:szCs w:val="24"/>
              </w:rPr>
              <w:t>324,159</w:t>
            </w:r>
          </w:p>
        </w:tc>
        <w:tc>
          <w:tcPr>
            <w:tcW w:w="113" w:type="pct"/>
            <w:vAlign w:val="bottom"/>
          </w:tcPr>
          <w:p w14:paraId="55C08ECF"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4" w:type="pct"/>
            <w:vAlign w:val="bottom"/>
          </w:tcPr>
          <w:p w14:paraId="57337FE7" w14:textId="3167277C" w:rsidR="008C018D" w:rsidRPr="00075CCE" w:rsidRDefault="00D212C0" w:rsidP="008C018D">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1,324,159</w:t>
            </w:r>
          </w:p>
        </w:tc>
      </w:tr>
      <w:tr w:rsidR="008C018D" w:rsidRPr="00075CCE" w14:paraId="4EFD1D2C" w14:textId="77777777" w:rsidTr="00FB29C9">
        <w:tc>
          <w:tcPr>
            <w:tcW w:w="1028" w:type="pct"/>
            <w:hideMark/>
          </w:tcPr>
          <w:p w14:paraId="44FBCDDF" w14:textId="77777777" w:rsidR="008C018D" w:rsidRPr="00075CCE" w:rsidRDefault="008C018D" w:rsidP="008C018D">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Interbank and money market items</w:t>
            </w:r>
          </w:p>
        </w:tc>
        <w:tc>
          <w:tcPr>
            <w:tcW w:w="527" w:type="pct"/>
            <w:vAlign w:val="bottom"/>
          </w:tcPr>
          <w:p w14:paraId="0B15C25A" w14:textId="54CDE7A8" w:rsidR="008C018D" w:rsidRPr="00075CCE" w:rsidRDefault="008C018D" w:rsidP="008C018D">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5CCD9E1B"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3" w:type="pct"/>
            <w:vAlign w:val="bottom"/>
          </w:tcPr>
          <w:p w14:paraId="5737607A" w14:textId="7A3CFADC" w:rsidR="008C018D" w:rsidRPr="00075CCE" w:rsidRDefault="008C018D" w:rsidP="008C018D">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027D0D07"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644" w:type="pct"/>
            <w:vAlign w:val="bottom"/>
          </w:tcPr>
          <w:p w14:paraId="12697DD1" w14:textId="1070BA2B" w:rsidR="008C018D" w:rsidRPr="00075CCE" w:rsidRDefault="008C018D" w:rsidP="008C018D">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740C7E36"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602" w:type="pct"/>
            <w:vAlign w:val="bottom"/>
          </w:tcPr>
          <w:p w14:paraId="1E52D2CF" w14:textId="4FA2BAFE" w:rsidR="008C018D" w:rsidRPr="00075CCE" w:rsidRDefault="008C018D" w:rsidP="008C018D">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6A6E05F8"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0" w:type="pct"/>
            <w:vAlign w:val="bottom"/>
          </w:tcPr>
          <w:p w14:paraId="19E7F2D5" w14:textId="714C3F1D" w:rsidR="008C018D" w:rsidRPr="00075CCE" w:rsidRDefault="00D212C0" w:rsidP="008C018D">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8</w:t>
            </w:r>
            <w:r w:rsidR="00BC60B9" w:rsidRPr="00075CCE">
              <w:rPr>
                <w:rFonts w:ascii="CordiaUPC" w:hAnsi="CordiaUPC" w:cs="CordiaUPC"/>
                <w:sz w:val="24"/>
                <w:szCs w:val="24"/>
              </w:rPr>
              <w:t>0</w:t>
            </w:r>
            <w:r w:rsidRPr="00075CCE">
              <w:rPr>
                <w:rFonts w:ascii="CordiaUPC" w:hAnsi="CordiaUPC" w:cs="CordiaUPC"/>
                <w:sz w:val="24"/>
                <w:szCs w:val="24"/>
              </w:rPr>
              <w:t>,</w:t>
            </w:r>
            <w:r w:rsidR="00BC60B9" w:rsidRPr="00075CCE">
              <w:rPr>
                <w:rFonts w:ascii="CordiaUPC" w:hAnsi="CordiaUPC" w:cs="CordiaUPC"/>
                <w:sz w:val="24"/>
                <w:szCs w:val="24"/>
              </w:rPr>
              <w:t>730</w:t>
            </w:r>
          </w:p>
        </w:tc>
        <w:tc>
          <w:tcPr>
            <w:tcW w:w="113" w:type="pct"/>
            <w:vAlign w:val="bottom"/>
          </w:tcPr>
          <w:p w14:paraId="725B92E4"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4" w:type="pct"/>
            <w:vAlign w:val="bottom"/>
          </w:tcPr>
          <w:p w14:paraId="3E1F39E7" w14:textId="3681A6E1" w:rsidR="008C018D" w:rsidRPr="00075CCE" w:rsidRDefault="00D212C0" w:rsidP="008C018D">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8</w:t>
            </w:r>
            <w:r w:rsidR="00BC60B9" w:rsidRPr="00075CCE">
              <w:rPr>
                <w:rFonts w:ascii="CordiaUPC" w:hAnsi="CordiaUPC" w:cs="CordiaUPC"/>
                <w:sz w:val="24"/>
                <w:szCs w:val="24"/>
              </w:rPr>
              <w:t>0</w:t>
            </w:r>
            <w:r w:rsidRPr="00075CCE">
              <w:rPr>
                <w:rFonts w:ascii="CordiaUPC" w:hAnsi="CordiaUPC" w:cs="CordiaUPC"/>
                <w:sz w:val="24"/>
                <w:szCs w:val="24"/>
              </w:rPr>
              <w:t>,</w:t>
            </w:r>
            <w:r w:rsidR="00BC60B9" w:rsidRPr="00075CCE">
              <w:rPr>
                <w:rFonts w:ascii="CordiaUPC" w:hAnsi="CordiaUPC" w:cs="CordiaUPC"/>
                <w:sz w:val="24"/>
                <w:szCs w:val="24"/>
              </w:rPr>
              <w:t>730</w:t>
            </w:r>
          </w:p>
        </w:tc>
      </w:tr>
      <w:tr w:rsidR="008C018D" w:rsidRPr="00075CCE" w14:paraId="4D693BA1" w14:textId="77777777" w:rsidTr="00FB29C9">
        <w:tc>
          <w:tcPr>
            <w:tcW w:w="1028" w:type="pct"/>
          </w:tcPr>
          <w:p w14:paraId="6B287BD3" w14:textId="38C7A154" w:rsidR="008C018D" w:rsidRPr="00075CCE" w:rsidRDefault="008C018D" w:rsidP="008C018D">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Liabilities payable on</w:t>
            </w:r>
          </w:p>
        </w:tc>
        <w:tc>
          <w:tcPr>
            <w:tcW w:w="527" w:type="pct"/>
            <w:vAlign w:val="bottom"/>
          </w:tcPr>
          <w:p w14:paraId="0B234DB5"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115" w:type="pct"/>
            <w:vAlign w:val="bottom"/>
          </w:tcPr>
          <w:p w14:paraId="6468DC90"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3" w:type="pct"/>
            <w:vAlign w:val="bottom"/>
          </w:tcPr>
          <w:p w14:paraId="25E268EA"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116" w:type="pct"/>
            <w:vAlign w:val="bottom"/>
          </w:tcPr>
          <w:p w14:paraId="79DFA25C"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644" w:type="pct"/>
            <w:vAlign w:val="bottom"/>
          </w:tcPr>
          <w:p w14:paraId="13649CF5" w14:textId="77777777" w:rsidR="008C018D" w:rsidRPr="00075CCE" w:rsidRDefault="008C018D" w:rsidP="008C018D">
            <w:pPr>
              <w:tabs>
                <w:tab w:val="decimal" w:pos="890"/>
              </w:tabs>
              <w:spacing w:line="200" w:lineRule="exact"/>
              <w:ind w:right="-17"/>
              <w:rPr>
                <w:rFonts w:ascii="CordiaUPC" w:hAnsi="CordiaUPC" w:cs="CordiaUPC"/>
                <w:sz w:val="24"/>
                <w:szCs w:val="24"/>
              </w:rPr>
            </w:pPr>
          </w:p>
        </w:tc>
        <w:tc>
          <w:tcPr>
            <w:tcW w:w="115" w:type="pct"/>
            <w:vAlign w:val="bottom"/>
          </w:tcPr>
          <w:p w14:paraId="15E62E76"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602" w:type="pct"/>
            <w:vAlign w:val="bottom"/>
          </w:tcPr>
          <w:p w14:paraId="3A9114F9"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113" w:type="pct"/>
            <w:vAlign w:val="bottom"/>
          </w:tcPr>
          <w:p w14:paraId="6ADE5F75"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0" w:type="pct"/>
            <w:vAlign w:val="bottom"/>
          </w:tcPr>
          <w:p w14:paraId="700104E3" w14:textId="7C956486" w:rsidR="008C018D" w:rsidRPr="00075CCE" w:rsidRDefault="008C018D" w:rsidP="008C018D">
            <w:pPr>
              <w:tabs>
                <w:tab w:val="decimal" w:pos="890"/>
              </w:tabs>
              <w:spacing w:line="200" w:lineRule="exact"/>
              <w:ind w:right="-25"/>
              <w:rPr>
                <w:rFonts w:ascii="CordiaUPC" w:hAnsi="CordiaUPC" w:cs="CordiaUPC"/>
                <w:sz w:val="24"/>
                <w:szCs w:val="24"/>
              </w:rPr>
            </w:pPr>
          </w:p>
        </w:tc>
        <w:tc>
          <w:tcPr>
            <w:tcW w:w="113" w:type="pct"/>
            <w:vAlign w:val="bottom"/>
          </w:tcPr>
          <w:p w14:paraId="72255C31" w14:textId="77777777" w:rsidR="008C018D" w:rsidRPr="00075CCE" w:rsidRDefault="008C018D" w:rsidP="008C018D">
            <w:pPr>
              <w:tabs>
                <w:tab w:val="decimal" w:pos="890"/>
              </w:tabs>
              <w:spacing w:line="200" w:lineRule="exact"/>
              <w:ind w:right="-25"/>
              <w:rPr>
                <w:rFonts w:ascii="CordiaUPC" w:hAnsi="CordiaUPC" w:cs="CordiaUPC"/>
                <w:sz w:val="24"/>
                <w:szCs w:val="24"/>
              </w:rPr>
            </w:pPr>
          </w:p>
        </w:tc>
        <w:tc>
          <w:tcPr>
            <w:tcW w:w="544" w:type="pct"/>
            <w:vAlign w:val="bottom"/>
          </w:tcPr>
          <w:p w14:paraId="1E4EBB04" w14:textId="3DBF646C" w:rsidR="008C018D" w:rsidRPr="00075CCE" w:rsidRDefault="008C018D" w:rsidP="008C018D">
            <w:pPr>
              <w:tabs>
                <w:tab w:val="decimal" w:pos="890"/>
              </w:tabs>
              <w:spacing w:line="200" w:lineRule="exact"/>
              <w:ind w:right="-9"/>
              <w:rPr>
                <w:rFonts w:ascii="CordiaUPC" w:hAnsi="CordiaUPC" w:cs="CordiaUPC"/>
                <w:sz w:val="24"/>
                <w:szCs w:val="24"/>
              </w:rPr>
            </w:pPr>
          </w:p>
        </w:tc>
      </w:tr>
      <w:tr w:rsidR="00AB4DAC" w:rsidRPr="00075CCE" w14:paraId="333FE55D" w14:textId="77777777" w:rsidTr="00FB29C9">
        <w:tc>
          <w:tcPr>
            <w:tcW w:w="1028" w:type="pct"/>
            <w:hideMark/>
          </w:tcPr>
          <w:p w14:paraId="5F54FB0C" w14:textId="566B05C1" w:rsidR="00AB4DAC" w:rsidRPr="00075CCE" w:rsidRDefault="00D3062F" w:rsidP="00AB4DAC">
            <w:pPr>
              <w:tabs>
                <w:tab w:val="left" w:pos="720"/>
              </w:tabs>
              <w:spacing w:line="200" w:lineRule="exact"/>
              <w:ind w:left="159" w:right="-200" w:hanging="159"/>
              <w:rPr>
                <w:rFonts w:ascii="CordiaUPC" w:hAnsi="CordiaUPC" w:cs="CordiaUPC"/>
                <w:sz w:val="24"/>
                <w:szCs w:val="24"/>
              </w:rPr>
            </w:pPr>
            <w:r w:rsidRPr="00075CCE">
              <w:rPr>
                <w:rFonts w:ascii="CordiaUPC" w:hAnsi="CordiaUPC" w:cs="CordiaUPC"/>
                <w:sz w:val="24"/>
                <w:szCs w:val="24"/>
              </w:rPr>
              <w:t xml:space="preserve">   </w:t>
            </w:r>
            <w:r w:rsidR="00AB4DAC" w:rsidRPr="00075CCE">
              <w:rPr>
                <w:rFonts w:ascii="CordiaUPC" w:hAnsi="CordiaUPC" w:cs="CordiaUPC" w:hint="cs"/>
                <w:sz w:val="24"/>
                <w:szCs w:val="24"/>
              </w:rPr>
              <w:t>demand</w:t>
            </w:r>
          </w:p>
        </w:tc>
        <w:tc>
          <w:tcPr>
            <w:tcW w:w="527" w:type="pct"/>
            <w:vAlign w:val="bottom"/>
          </w:tcPr>
          <w:p w14:paraId="5A2FE1EF" w14:textId="30EC8508"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79FB8136"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3" w:type="pct"/>
            <w:vAlign w:val="bottom"/>
          </w:tcPr>
          <w:p w14:paraId="4098EA54" w14:textId="7CB846D0"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45628024"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44" w:type="pct"/>
            <w:vAlign w:val="bottom"/>
          </w:tcPr>
          <w:p w14:paraId="6EDAC6EF" w14:textId="4481A1A2"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5A0EA134"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02" w:type="pct"/>
            <w:vAlign w:val="bottom"/>
          </w:tcPr>
          <w:p w14:paraId="7E4B34C2" w14:textId="3C22984C"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2633F3C2"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0" w:type="pct"/>
            <w:vAlign w:val="bottom"/>
          </w:tcPr>
          <w:p w14:paraId="321B27ED" w14:textId="070DF7D1" w:rsidR="00AB4DAC" w:rsidRPr="00075CCE" w:rsidRDefault="00D212C0" w:rsidP="00AB4DAC">
            <w:pPr>
              <w:tabs>
                <w:tab w:val="decimal" w:pos="890"/>
              </w:tabs>
              <w:spacing w:line="200" w:lineRule="exact"/>
              <w:ind w:right="-25"/>
              <w:rPr>
                <w:rFonts w:ascii="CordiaUPC" w:hAnsi="CordiaUPC" w:cs="CordiaUPC"/>
                <w:sz w:val="24"/>
                <w:szCs w:val="24"/>
                <w:lang w:val="en-US" w:bidi="th-TH"/>
              </w:rPr>
            </w:pPr>
            <w:r w:rsidRPr="00075CCE">
              <w:rPr>
                <w:rFonts w:ascii="CordiaUPC" w:hAnsi="CordiaUPC" w:cs="CordiaUPC"/>
                <w:sz w:val="24"/>
                <w:szCs w:val="24"/>
              </w:rPr>
              <w:t>5,564</w:t>
            </w:r>
          </w:p>
        </w:tc>
        <w:tc>
          <w:tcPr>
            <w:tcW w:w="113" w:type="pct"/>
            <w:vAlign w:val="bottom"/>
          </w:tcPr>
          <w:p w14:paraId="56D78FC1"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4" w:type="pct"/>
            <w:vAlign w:val="bottom"/>
          </w:tcPr>
          <w:p w14:paraId="26B2C518" w14:textId="3020F27D" w:rsidR="00AB4DAC" w:rsidRPr="00075CCE" w:rsidRDefault="00D212C0" w:rsidP="00AB4DAC">
            <w:pPr>
              <w:tabs>
                <w:tab w:val="decimal" w:pos="890"/>
              </w:tabs>
              <w:spacing w:line="200" w:lineRule="exact"/>
              <w:ind w:right="-9"/>
              <w:rPr>
                <w:rFonts w:ascii="CordiaUPC" w:hAnsi="CordiaUPC" w:cs="CordiaUPC"/>
                <w:sz w:val="24"/>
                <w:szCs w:val="24"/>
                <w:lang w:val="en-US" w:bidi="th-TH"/>
              </w:rPr>
            </w:pPr>
            <w:r w:rsidRPr="00075CCE">
              <w:rPr>
                <w:rFonts w:ascii="CordiaUPC" w:hAnsi="CordiaUPC" w:cs="CordiaUPC"/>
                <w:sz w:val="24"/>
                <w:szCs w:val="24"/>
              </w:rPr>
              <w:t>5,564</w:t>
            </w:r>
          </w:p>
        </w:tc>
      </w:tr>
      <w:tr w:rsidR="00AB4DAC" w:rsidRPr="00075CCE" w14:paraId="7DF74F08" w14:textId="77777777" w:rsidTr="00FB29C9">
        <w:tc>
          <w:tcPr>
            <w:tcW w:w="1028" w:type="pct"/>
            <w:hideMark/>
          </w:tcPr>
          <w:p w14:paraId="11EE4407" w14:textId="77777777"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 xml:space="preserve">Financial liabilities </w:t>
            </w:r>
          </w:p>
          <w:p w14:paraId="354EEABE" w14:textId="6F9D9900"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 xml:space="preserve">   designated at FVTPL</w:t>
            </w:r>
          </w:p>
        </w:tc>
        <w:tc>
          <w:tcPr>
            <w:tcW w:w="527" w:type="pct"/>
            <w:vAlign w:val="bottom"/>
          </w:tcPr>
          <w:p w14:paraId="2F903937" w14:textId="16396A49"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4AEFC3AE"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3" w:type="pct"/>
            <w:vAlign w:val="bottom"/>
          </w:tcPr>
          <w:p w14:paraId="6B32B5BD" w14:textId="42F85669"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43</w:t>
            </w:r>
            <w:r w:rsidR="00BC60B9" w:rsidRPr="00075CCE">
              <w:rPr>
                <w:rFonts w:ascii="CordiaUPC" w:hAnsi="CordiaUPC" w:cs="CordiaUPC"/>
                <w:sz w:val="24"/>
                <w:szCs w:val="24"/>
              </w:rPr>
              <w:t>6</w:t>
            </w:r>
          </w:p>
        </w:tc>
        <w:tc>
          <w:tcPr>
            <w:tcW w:w="116" w:type="pct"/>
            <w:vAlign w:val="bottom"/>
          </w:tcPr>
          <w:p w14:paraId="1372F119"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44" w:type="pct"/>
            <w:vAlign w:val="bottom"/>
          </w:tcPr>
          <w:p w14:paraId="3B98130A" w14:textId="33AF41B8"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541F40FF"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02" w:type="pct"/>
            <w:vAlign w:val="bottom"/>
          </w:tcPr>
          <w:p w14:paraId="4E0D52B9" w14:textId="65790975"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702B661C"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0" w:type="pct"/>
            <w:vAlign w:val="bottom"/>
          </w:tcPr>
          <w:p w14:paraId="4BF93762" w14:textId="6F6CB0A2"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32CE8424"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4" w:type="pct"/>
            <w:vAlign w:val="bottom"/>
          </w:tcPr>
          <w:p w14:paraId="37B0353E" w14:textId="49295C59" w:rsidR="00AB4DAC" w:rsidRPr="00075CCE" w:rsidRDefault="008C018D"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43</w:t>
            </w:r>
            <w:r w:rsidR="00BC60B9" w:rsidRPr="00075CCE">
              <w:rPr>
                <w:rFonts w:ascii="CordiaUPC" w:hAnsi="CordiaUPC" w:cs="CordiaUPC"/>
                <w:sz w:val="24"/>
                <w:szCs w:val="24"/>
              </w:rPr>
              <w:t>6</w:t>
            </w:r>
          </w:p>
        </w:tc>
      </w:tr>
      <w:tr w:rsidR="00AB4DAC" w:rsidRPr="00075CCE" w14:paraId="4E1DFDD3" w14:textId="77777777" w:rsidTr="00FB29C9">
        <w:tc>
          <w:tcPr>
            <w:tcW w:w="1028" w:type="pct"/>
            <w:hideMark/>
          </w:tcPr>
          <w:p w14:paraId="139FD900" w14:textId="77777777"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Derivatives liabilities</w:t>
            </w:r>
          </w:p>
        </w:tc>
        <w:tc>
          <w:tcPr>
            <w:tcW w:w="527" w:type="pct"/>
            <w:vAlign w:val="bottom"/>
          </w:tcPr>
          <w:p w14:paraId="76548879" w14:textId="0FFF5947"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8,</w:t>
            </w:r>
            <w:r w:rsidR="00D212C0" w:rsidRPr="00075CCE">
              <w:rPr>
                <w:rFonts w:ascii="CordiaUPC" w:hAnsi="CordiaUPC" w:cs="CordiaUPC"/>
                <w:sz w:val="24"/>
                <w:szCs w:val="24"/>
              </w:rPr>
              <w:t>55</w:t>
            </w:r>
            <w:r w:rsidR="00CE1792" w:rsidRPr="00075CCE">
              <w:rPr>
                <w:rFonts w:ascii="CordiaUPC" w:hAnsi="CordiaUPC" w:cs="CordiaUPC"/>
                <w:sz w:val="24"/>
                <w:szCs w:val="24"/>
              </w:rPr>
              <w:t>8</w:t>
            </w:r>
          </w:p>
        </w:tc>
        <w:tc>
          <w:tcPr>
            <w:tcW w:w="115" w:type="pct"/>
            <w:vAlign w:val="bottom"/>
          </w:tcPr>
          <w:p w14:paraId="240481FF"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3" w:type="pct"/>
            <w:vAlign w:val="bottom"/>
          </w:tcPr>
          <w:p w14:paraId="5BFBC6D0" w14:textId="7DC88A46"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6506F5B9"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44" w:type="pct"/>
            <w:vAlign w:val="bottom"/>
          </w:tcPr>
          <w:p w14:paraId="570DA414" w14:textId="0F74022A"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4</w:t>
            </w:r>
            <w:r w:rsidR="00D212C0" w:rsidRPr="00075CCE">
              <w:rPr>
                <w:rFonts w:ascii="CordiaUPC" w:hAnsi="CordiaUPC" w:cs="CordiaUPC"/>
                <w:sz w:val="24"/>
                <w:szCs w:val="24"/>
              </w:rPr>
              <w:t>96</w:t>
            </w:r>
          </w:p>
        </w:tc>
        <w:tc>
          <w:tcPr>
            <w:tcW w:w="115" w:type="pct"/>
            <w:vAlign w:val="bottom"/>
          </w:tcPr>
          <w:p w14:paraId="415C865B"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02" w:type="pct"/>
            <w:vAlign w:val="bottom"/>
          </w:tcPr>
          <w:p w14:paraId="159B2AE7" w14:textId="116DA1BC"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7CC98B39"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0" w:type="pct"/>
            <w:vAlign w:val="bottom"/>
          </w:tcPr>
          <w:p w14:paraId="5AEF0975" w14:textId="35E257FA"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1F4AC22B"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4" w:type="pct"/>
            <w:vAlign w:val="bottom"/>
          </w:tcPr>
          <w:p w14:paraId="1207BE58" w14:textId="7C9C262E" w:rsidR="00AB4DAC" w:rsidRPr="00075CCE" w:rsidRDefault="008C018D"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9,</w:t>
            </w:r>
            <w:r w:rsidR="00D212C0" w:rsidRPr="00075CCE">
              <w:rPr>
                <w:rFonts w:ascii="CordiaUPC" w:hAnsi="CordiaUPC" w:cs="CordiaUPC"/>
                <w:sz w:val="24"/>
                <w:szCs w:val="24"/>
              </w:rPr>
              <w:t>05</w:t>
            </w:r>
            <w:r w:rsidR="00CE1792" w:rsidRPr="00075CCE">
              <w:rPr>
                <w:rFonts w:ascii="CordiaUPC" w:hAnsi="CordiaUPC" w:cs="CordiaUPC"/>
                <w:sz w:val="24"/>
                <w:szCs w:val="24"/>
              </w:rPr>
              <w:t>4</w:t>
            </w:r>
          </w:p>
        </w:tc>
      </w:tr>
      <w:tr w:rsidR="00AB4DAC" w:rsidRPr="00075CCE" w14:paraId="5473430B" w14:textId="77777777" w:rsidTr="00FB29C9">
        <w:tc>
          <w:tcPr>
            <w:tcW w:w="1028" w:type="pct"/>
            <w:hideMark/>
          </w:tcPr>
          <w:p w14:paraId="6F9F68E8" w14:textId="77777777" w:rsidR="00AB4DAC" w:rsidRPr="00075CCE" w:rsidRDefault="00AB4DAC" w:rsidP="00AB4DAC">
            <w:pPr>
              <w:tabs>
                <w:tab w:val="left" w:pos="720"/>
              </w:tabs>
              <w:spacing w:line="200" w:lineRule="exact"/>
              <w:ind w:left="159" w:right="-43" w:hanging="159"/>
              <w:rPr>
                <w:rFonts w:ascii="CordiaUPC" w:hAnsi="CordiaUPC" w:cs="CordiaUPC"/>
                <w:sz w:val="24"/>
                <w:szCs w:val="24"/>
                <w:cs/>
                <w:lang w:bidi="th-TH"/>
              </w:rPr>
            </w:pPr>
            <w:r w:rsidRPr="00075CCE">
              <w:rPr>
                <w:rFonts w:ascii="CordiaUPC" w:hAnsi="CordiaUPC" w:cs="CordiaUPC" w:hint="cs"/>
                <w:sz w:val="24"/>
                <w:szCs w:val="24"/>
              </w:rPr>
              <w:t>Debts issued and borrowings</w:t>
            </w:r>
          </w:p>
        </w:tc>
        <w:tc>
          <w:tcPr>
            <w:tcW w:w="527" w:type="pct"/>
            <w:vAlign w:val="bottom"/>
          </w:tcPr>
          <w:p w14:paraId="518883A4" w14:textId="37C11C9B"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7D2F120D"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3" w:type="pct"/>
            <w:vAlign w:val="bottom"/>
          </w:tcPr>
          <w:p w14:paraId="11D47702" w14:textId="1F7E145A" w:rsidR="00AB4DAC" w:rsidRPr="00075CCE" w:rsidRDefault="001652CB"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1EE64BFD"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44" w:type="pct"/>
            <w:vAlign w:val="bottom"/>
          </w:tcPr>
          <w:p w14:paraId="03FDEE99" w14:textId="0C8DD935"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3FB71436"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02" w:type="pct"/>
            <w:vAlign w:val="bottom"/>
          </w:tcPr>
          <w:p w14:paraId="6D8F3108" w14:textId="193768DD" w:rsidR="00AB4DAC" w:rsidRPr="00075CCE" w:rsidRDefault="001652CB"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295902CF"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0" w:type="pct"/>
            <w:vAlign w:val="bottom"/>
          </w:tcPr>
          <w:p w14:paraId="56CD7F43" w14:textId="7554DB10" w:rsidR="00AB4DAC" w:rsidRPr="00075CCE" w:rsidRDefault="001652CB"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75,516</w:t>
            </w:r>
          </w:p>
        </w:tc>
        <w:tc>
          <w:tcPr>
            <w:tcW w:w="113" w:type="pct"/>
            <w:vAlign w:val="bottom"/>
          </w:tcPr>
          <w:p w14:paraId="249812CB"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4" w:type="pct"/>
            <w:vAlign w:val="bottom"/>
          </w:tcPr>
          <w:p w14:paraId="7915CD56" w14:textId="6A238CFF" w:rsidR="00AB4DAC" w:rsidRPr="00075CCE" w:rsidRDefault="008C018D"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75,516</w:t>
            </w:r>
          </w:p>
        </w:tc>
      </w:tr>
      <w:tr w:rsidR="00AB4DAC" w:rsidRPr="00075CCE" w14:paraId="6F30DF5E" w14:textId="77777777" w:rsidTr="00FB29C9">
        <w:tc>
          <w:tcPr>
            <w:tcW w:w="1028" w:type="pct"/>
            <w:hideMark/>
          </w:tcPr>
          <w:p w14:paraId="64DFDEED" w14:textId="5C13176F" w:rsidR="00AB4DAC" w:rsidRPr="00075CCE" w:rsidRDefault="00AB4DAC" w:rsidP="00AB4DAC">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Other financial liabilities</w:t>
            </w:r>
          </w:p>
        </w:tc>
        <w:tc>
          <w:tcPr>
            <w:tcW w:w="527" w:type="pct"/>
            <w:vAlign w:val="bottom"/>
          </w:tcPr>
          <w:p w14:paraId="7B781372" w14:textId="4755F1E1"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488EE517"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3" w:type="pct"/>
            <w:vAlign w:val="bottom"/>
          </w:tcPr>
          <w:p w14:paraId="2CF773C1" w14:textId="472D1955"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vAlign w:val="bottom"/>
          </w:tcPr>
          <w:p w14:paraId="2C208922"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44" w:type="pct"/>
            <w:vAlign w:val="bottom"/>
          </w:tcPr>
          <w:p w14:paraId="7739A4E8" w14:textId="2831AE7E" w:rsidR="00AB4DAC" w:rsidRPr="00075CCE" w:rsidRDefault="008C018D" w:rsidP="00AB4DAC">
            <w:pPr>
              <w:tabs>
                <w:tab w:val="decimal" w:pos="890"/>
              </w:tabs>
              <w:spacing w:line="200" w:lineRule="exact"/>
              <w:ind w:right="-17"/>
              <w:rPr>
                <w:rFonts w:ascii="CordiaUPC" w:hAnsi="CordiaUPC" w:cs="CordiaUPC"/>
                <w:sz w:val="24"/>
                <w:szCs w:val="24"/>
              </w:rPr>
            </w:pPr>
            <w:r w:rsidRPr="00075CCE">
              <w:rPr>
                <w:rFonts w:ascii="CordiaUPC" w:hAnsi="CordiaUPC" w:cs="CordiaUPC"/>
                <w:sz w:val="24"/>
                <w:szCs w:val="24"/>
              </w:rPr>
              <w:t>-</w:t>
            </w:r>
          </w:p>
        </w:tc>
        <w:tc>
          <w:tcPr>
            <w:tcW w:w="115" w:type="pct"/>
            <w:vAlign w:val="bottom"/>
          </w:tcPr>
          <w:p w14:paraId="79784406"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602" w:type="pct"/>
            <w:vAlign w:val="bottom"/>
          </w:tcPr>
          <w:p w14:paraId="15D6A22D" w14:textId="14FFDEBC" w:rsidR="00AB4DAC" w:rsidRPr="00075CCE" w:rsidRDefault="008C018D"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661865E5"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0" w:type="pct"/>
            <w:vAlign w:val="bottom"/>
          </w:tcPr>
          <w:p w14:paraId="510A0251" w14:textId="3DD5D1C6" w:rsidR="00AB4DAC" w:rsidRPr="00075CCE" w:rsidRDefault="00D212C0" w:rsidP="00AB4DAC">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16,944</w:t>
            </w:r>
          </w:p>
        </w:tc>
        <w:tc>
          <w:tcPr>
            <w:tcW w:w="113" w:type="pct"/>
            <w:vAlign w:val="bottom"/>
          </w:tcPr>
          <w:p w14:paraId="0807CE7F" w14:textId="77777777" w:rsidR="00AB4DAC" w:rsidRPr="00075CCE" w:rsidRDefault="00AB4DAC" w:rsidP="00AB4DAC">
            <w:pPr>
              <w:tabs>
                <w:tab w:val="decimal" w:pos="890"/>
              </w:tabs>
              <w:spacing w:line="200" w:lineRule="exact"/>
              <w:ind w:right="-25"/>
              <w:rPr>
                <w:rFonts w:ascii="CordiaUPC" w:hAnsi="CordiaUPC" w:cs="CordiaUPC"/>
                <w:sz w:val="24"/>
                <w:szCs w:val="24"/>
              </w:rPr>
            </w:pPr>
          </w:p>
        </w:tc>
        <w:tc>
          <w:tcPr>
            <w:tcW w:w="544" w:type="pct"/>
            <w:vAlign w:val="bottom"/>
          </w:tcPr>
          <w:p w14:paraId="2E899549" w14:textId="300329CD" w:rsidR="00AB4DAC" w:rsidRPr="00075CCE" w:rsidRDefault="00D212C0" w:rsidP="00AB4DAC">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16,944</w:t>
            </w:r>
          </w:p>
        </w:tc>
      </w:tr>
      <w:tr w:rsidR="009C1B24" w:rsidRPr="00075CCE" w14:paraId="1C6EEF0B" w14:textId="77777777" w:rsidTr="00FB29C9">
        <w:tc>
          <w:tcPr>
            <w:tcW w:w="1028" w:type="pct"/>
            <w:hideMark/>
          </w:tcPr>
          <w:p w14:paraId="40F60EC9" w14:textId="77777777" w:rsidR="00D7572B" w:rsidRPr="00075CCE" w:rsidRDefault="00D7572B" w:rsidP="000F2676">
            <w:pPr>
              <w:tabs>
                <w:tab w:val="left" w:pos="720"/>
              </w:tabs>
              <w:spacing w:line="200" w:lineRule="exact"/>
              <w:ind w:left="159" w:right="-43" w:hanging="159"/>
              <w:rPr>
                <w:rFonts w:ascii="CordiaUPC" w:hAnsi="CordiaUPC" w:cs="CordiaUPC"/>
                <w:b/>
                <w:bCs/>
                <w:sz w:val="24"/>
                <w:szCs w:val="24"/>
              </w:rPr>
            </w:pPr>
            <w:r w:rsidRPr="00075CCE">
              <w:rPr>
                <w:rFonts w:ascii="CordiaUPC" w:hAnsi="CordiaUPC" w:cs="CordiaUPC" w:hint="cs"/>
                <w:b/>
                <w:bCs/>
                <w:sz w:val="24"/>
                <w:szCs w:val="24"/>
              </w:rPr>
              <w:t>Total</w:t>
            </w:r>
          </w:p>
        </w:tc>
        <w:tc>
          <w:tcPr>
            <w:tcW w:w="527" w:type="pct"/>
            <w:tcBorders>
              <w:top w:val="single" w:sz="4" w:space="0" w:color="auto"/>
              <w:bottom w:val="double" w:sz="4" w:space="0" w:color="auto"/>
            </w:tcBorders>
            <w:vAlign w:val="bottom"/>
          </w:tcPr>
          <w:p w14:paraId="3AA215C1" w14:textId="633235CF" w:rsidR="00D7572B" w:rsidRPr="00075CCE" w:rsidRDefault="008C018D" w:rsidP="000F2676">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8,</w:t>
            </w:r>
            <w:r w:rsidR="00D212C0" w:rsidRPr="00075CCE">
              <w:rPr>
                <w:rFonts w:ascii="CordiaUPC" w:hAnsi="CordiaUPC" w:cs="CordiaUPC"/>
                <w:b/>
                <w:bCs/>
                <w:sz w:val="24"/>
                <w:szCs w:val="24"/>
              </w:rPr>
              <w:t>55</w:t>
            </w:r>
            <w:r w:rsidR="00CE1792" w:rsidRPr="00075CCE">
              <w:rPr>
                <w:rFonts w:ascii="CordiaUPC" w:hAnsi="CordiaUPC" w:cs="CordiaUPC"/>
                <w:b/>
                <w:bCs/>
                <w:sz w:val="24"/>
                <w:szCs w:val="24"/>
              </w:rPr>
              <w:t>8</w:t>
            </w:r>
          </w:p>
        </w:tc>
        <w:tc>
          <w:tcPr>
            <w:tcW w:w="115" w:type="pct"/>
            <w:vAlign w:val="bottom"/>
          </w:tcPr>
          <w:p w14:paraId="772953B1" w14:textId="77777777" w:rsidR="00D7572B" w:rsidRPr="00075CCE" w:rsidRDefault="00D7572B" w:rsidP="000F2676">
            <w:pPr>
              <w:tabs>
                <w:tab w:val="decimal" w:pos="890"/>
              </w:tabs>
              <w:spacing w:line="200" w:lineRule="exact"/>
              <w:ind w:right="-25"/>
              <w:rPr>
                <w:rFonts w:ascii="CordiaUPC" w:hAnsi="CordiaUPC" w:cs="CordiaUPC"/>
                <w:b/>
                <w:bCs/>
                <w:sz w:val="24"/>
                <w:szCs w:val="24"/>
              </w:rPr>
            </w:pPr>
          </w:p>
        </w:tc>
        <w:tc>
          <w:tcPr>
            <w:tcW w:w="543" w:type="pct"/>
            <w:tcBorders>
              <w:top w:val="single" w:sz="4" w:space="0" w:color="auto"/>
              <w:bottom w:val="double" w:sz="4" w:space="0" w:color="auto"/>
            </w:tcBorders>
            <w:vAlign w:val="bottom"/>
          </w:tcPr>
          <w:p w14:paraId="077CB18E" w14:textId="38B3222D" w:rsidR="00D7572B" w:rsidRPr="00075CCE" w:rsidRDefault="001652CB" w:rsidP="000F2676">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436</w:t>
            </w:r>
          </w:p>
        </w:tc>
        <w:tc>
          <w:tcPr>
            <w:tcW w:w="116" w:type="pct"/>
            <w:vAlign w:val="bottom"/>
          </w:tcPr>
          <w:p w14:paraId="55B438A0" w14:textId="77777777" w:rsidR="00D7572B" w:rsidRPr="00075CCE" w:rsidRDefault="00D7572B" w:rsidP="000F2676">
            <w:pPr>
              <w:tabs>
                <w:tab w:val="decimal" w:pos="890"/>
              </w:tabs>
              <w:spacing w:line="200" w:lineRule="exact"/>
              <w:ind w:right="-25"/>
              <w:rPr>
                <w:rFonts w:ascii="CordiaUPC" w:hAnsi="CordiaUPC" w:cs="CordiaUPC"/>
                <w:b/>
                <w:bCs/>
                <w:sz w:val="24"/>
                <w:szCs w:val="24"/>
              </w:rPr>
            </w:pPr>
          </w:p>
        </w:tc>
        <w:tc>
          <w:tcPr>
            <w:tcW w:w="644" w:type="pct"/>
            <w:tcBorders>
              <w:top w:val="single" w:sz="4" w:space="0" w:color="auto"/>
              <w:bottom w:val="double" w:sz="4" w:space="0" w:color="auto"/>
            </w:tcBorders>
            <w:vAlign w:val="bottom"/>
          </w:tcPr>
          <w:p w14:paraId="7DED3A1F" w14:textId="5C84AC91" w:rsidR="00D7572B" w:rsidRPr="00075CCE" w:rsidRDefault="008C018D" w:rsidP="000F2676">
            <w:pPr>
              <w:tabs>
                <w:tab w:val="decimal" w:pos="890"/>
              </w:tabs>
              <w:spacing w:line="200" w:lineRule="exact"/>
              <w:ind w:right="-17"/>
              <w:rPr>
                <w:rFonts w:ascii="CordiaUPC" w:hAnsi="CordiaUPC" w:cs="CordiaUPC"/>
                <w:b/>
                <w:bCs/>
                <w:sz w:val="24"/>
                <w:szCs w:val="24"/>
              </w:rPr>
            </w:pPr>
            <w:r w:rsidRPr="00075CCE">
              <w:rPr>
                <w:rFonts w:ascii="CordiaUPC" w:hAnsi="CordiaUPC" w:cs="CordiaUPC"/>
                <w:b/>
                <w:bCs/>
                <w:sz w:val="24"/>
                <w:szCs w:val="24"/>
              </w:rPr>
              <w:t>4</w:t>
            </w:r>
            <w:r w:rsidR="00D212C0" w:rsidRPr="00075CCE">
              <w:rPr>
                <w:rFonts w:ascii="CordiaUPC" w:hAnsi="CordiaUPC" w:cs="CordiaUPC"/>
                <w:b/>
                <w:bCs/>
                <w:sz w:val="24"/>
                <w:szCs w:val="24"/>
              </w:rPr>
              <w:t>96</w:t>
            </w:r>
          </w:p>
        </w:tc>
        <w:tc>
          <w:tcPr>
            <w:tcW w:w="115" w:type="pct"/>
            <w:vAlign w:val="bottom"/>
          </w:tcPr>
          <w:p w14:paraId="10DBBBF7" w14:textId="77777777" w:rsidR="00D7572B" w:rsidRPr="00075CCE" w:rsidRDefault="00D7572B" w:rsidP="000F2676">
            <w:pPr>
              <w:tabs>
                <w:tab w:val="decimal" w:pos="890"/>
              </w:tabs>
              <w:spacing w:line="200" w:lineRule="exact"/>
              <w:ind w:right="-25"/>
              <w:rPr>
                <w:rFonts w:ascii="CordiaUPC" w:hAnsi="CordiaUPC" w:cs="CordiaUPC"/>
                <w:b/>
                <w:bCs/>
                <w:sz w:val="24"/>
                <w:szCs w:val="24"/>
              </w:rPr>
            </w:pPr>
          </w:p>
        </w:tc>
        <w:tc>
          <w:tcPr>
            <w:tcW w:w="602" w:type="pct"/>
            <w:tcBorders>
              <w:top w:val="single" w:sz="4" w:space="0" w:color="auto"/>
              <w:bottom w:val="double" w:sz="4" w:space="0" w:color="auto"/>
            </w:tcBorders>
            <w:vAlign w:val="bottom"/>
          </w:tcPr>
          <w:p w14:paraId="58C69A37" w14:textId="16F4DECC" w:rsidR="00D7572B" w:rsidRPr="00075CCE" w:rsidRDefault="001652CB" w:rsidP="000F2676">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w:t>
            </w:r>
          </w:p>
        </w:tc>
        <w:tc>
          <w:tcPr>
            <w:tcW w:w="113" w:type="pct"/>
            <w:vAlign w:val="bottom"/>
          </w:tcPr>
          <w:p w14:paraId="5617259E" w14:textId="77777777" w:rsidR="00D7572B" w:rsidRPr="00075CCE" w:rsidRDefault="00D7572B" w:rsidP="000F2676">
            <w:pPr>
              <w:tabs>
                <w:tab w:val="decimal" w:pos="890"/>
              </w:tabs>
              <w:spacing w:line="200" w:lineRule="exact"/>
              <w:ind w:right="-25"/>
              <w:rPr>
                <w:rFonts w:ascii="CordiaUPC" w:hAnsi="CordiaUPC" w:cs="CordiaUPC"/>
                <w:b/>
                <w:bCs/>
                <w:sz w:val="24"/>
                <w:szCs w:val="24"/>
              </w:rPr>
            </w:pPr>
          </w:p>
        </w:tc>
        <w:tc>
          <w:tcPr>
            <w:tcW w:w="540" w:type="pct"/>
            <w:tcBorders>
              <w:top w:val="single" w:sz="4" w:space="0" w:color="auto"/>
              <w:bottom w:val="double" w:sz="4" w:space="0" w:color="auto"/>
            </w:tcBorders>
            <w:vAlign w:val="bottom"/>
          </w:tcPr>
          <w:p w14:paraId="510AFEFB" w14:textId="0103E4D5" w:rsidR="00D7572B" w:rsidRPr="00075CCE" w:rsidRDefault="008C018D" w:rsidP="000F2676">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1,</w:t>
            </w:r>
            <w:r w:rsidR="001652CB" w:rsidRPr="00075CCE">
              <w:rPr>
                <w:rFonts w:ascii="CordiaUPC" w:hAnsi="CordiaUPC" w:cs="CordiaUPC"/>
                <w:b/>
                <w:bCs/>
                <w:sz w:val="24"/>
                <w:szCs w:val="24"/>
              </w:rPr>
              <w:t>502,913</w:t>
            </w:r>
          </w:p>
        </w:tc>
        <w:tc>
          <w:tcPr>
            <w:tcW w:w="113" w:type="pct"/>
            <w:vAlign w:val="bottom"/>
          </w:tcPr>
          <w:p w14:paraId="2DE4C232" w14:textId="77777777" w:rsidR="00D7572B" w:rsidRPr="00075CCE" w:rsidRDefault="00D7572B" w:rsidP="000F2676">
            <w:pPr>
              <w:tabs>
                <w:tab w:val="decimal" w:pos="890"/>
              </w:tabs>
              <w:spacing w:line="200" w:lineRule="exact"/>
              <w:ind w:right="-25"/>
              <w:rPr>
                <w:rFonts w:ascii="CordiaUPC" w:hAnsi="CordiaUPC" w:cs="CordiaUPC"/>
                <w:b/>
                <w:bCs/>
                <w:sz w:val="24"/>
                <w:szCs w:val="24"/>
              </w:rPr>
            </w:pPr>
          </w:p>
        </w:tc>
        <w:tc>
          <w:tcPr>
            <w:tcW w:w="544" w:type="pct"/>
            <w:tcBorders>
              <w:top w:val="single" w:sz="4" w:space="0" w:color="auto"/>
              <w:bottom w:val="double" w:sz="4" w:space="0" w:color="auto"/>
            </w:tcBorders>
            <w:vAlign w:val="bottom"/>
          </w:tcPr>
          <w:p w14:paraId="3BFAB7EE" w14:textId="2DA48AFB" w:rsidR="00D7572B" w:rsidRPr="00075CCE" w:rsidRDefault="008C018D" w:rsidP="000F2676">
            <w:pPr>
              <w:tabs>
                <w:tab w:val="decimal" w:pos="890"/>
              </w:tabs>
              <w:spacing w:line="200" w:lineRule="exact"/>
              <w:ind w:right="-9"/>
              <w:rPr>
                <w:rFonts w:ascii="CordiaUPC" w:hAnsi="CordiaUPC" w:cs="CordiaUPC"/>
                <w:b/>
                <w:bCs/>
                <w:sz w:val="24"/>
                <w:szCs w:val="24"/>
              </w:rPr>
            </w:pPr>
            <w:r w:rsidRPr="00075CCE">
              <w:rPr>
                <w:rFonts w:ascii="CordiaUPC" w:hAnsi="CordiaUPC" w:cs="CordiaUPC"/>
                <w:b/>
                <w:bCs/>
                <w:sz w:val="24"/>
                <w:szCs w:val="24"/>
              </w:rPr>
              <w:t>1,5</w:t>
            </w:r>
            <w:r w:rsidR="00D212C0" w:rsidRPr="00075CCE">
              <w:rPr>
                <w:rFonts w:ascii="CordiaUPC" w:hAnsi="CordiaUPC" w:cs="CordiaUPC"/>
                <w:b/>
                <w:bCs/>
                <w:sz w:val="24"/>
                <w:szCs w:val="24"/>
              </w:rPr>
              <w:t>12,</w:t>
            </w:r>
            <w:r w:rsidR="00BC60B9" w:rsidRPr="00075CCE">
              <w:rPr>
                <w:rFonts w:ascii="CordiaUPC" w:hAnsi="CordiaUPC" w:cs="CordiaUPC"/>
                <w:b/>
                <w:bCs/>
                <w:sz w:val="24"/>
                <w:szCs w:val="24"/>
              </w:rPr>
              <w:t>403</w:t>
            </w:r>
          </w:p>
        </w:tc>
      </w:tr>
    </w:tbl>
    <w:p w14:paraId="66D53AB5" w14:textId="77777777" w:rsidR="00D7572B" w:rsidRPr="00075CCE" w:rsidRDefault="00D7572B" w:rsidP="00D375F4">
      <w:pPr>
        <w:spacing w:line="240" w:lineRule="auto"/>
        <w:ind w:left="547"/>
        <w:jc w:val="thaiDistribute"/>
        <w:rPr>
          <w:rFonts w:cs="Times New Roman"/>
          <w:b/>
          <w:bCs/>
          <w:sz w:val="2"/>
          <w:szCs w:val="2"/>
        </w:rPr>
      </w:pPr>
    </w:p>
    <w:p w14:paraId="34745EB5" w14:textId="77777777" w:rsidR="00E132FA" w:rsidRPr="00075CCE" w:rsidRDefault="00E132FA">
      <w:r w:rsidRPr="00075CCE">
        <w:br w:type="page"/>
      </w:r>
    </w:p>
    <w:tbl>
      <w:tblPr>
        <w:tblW w:w="10547" w:type="dxa"/>
        <w:tblInd w:w="-90" w:type="dxa"/>
        <w:tblLayout w:type="fixed"/>
        <w:tblLook w:val="04A0" w:firstRow="1" w:lastRow="0" w:firstColumn="1" w:lastColumn="0" w:noHBand="0" w:noVBand="1"/>
      </w:tblPr>
      <w:tblGrid>
        <w:gridCol w:w="2229"/>
        <w:gridCol w:w="1116"/>
        <w:gridCol w:w="236"/>
        <w:gridCol w:w="1198"/>
        <w:gridCol w:w="236"/>
        <w:gridCol w:w="1363"/>
        <w:gridCol w:w="236"/>
        <w:gridCol w:w="1217"/>
        <w:gridCol w:w="236"/>
        <w:gridCol w:w="1065"/>
        <w:gridCol w:w="236"/>
        <w:gridCol w:w="1179"/>
      </w:tblGrid>
      <w:tr w:rsidR="00D7572B" w:rsidRPr="00075CCE" w14:paraId="2974287E" w14:textId="77777777" w:rsidTr="0006320A">
        <w:trPr>
          <w:tblHeader/>
        </w:trPr>
        <w:tc>
          <w:tcPr>
            <w:tcW w:w="1056" w:type="pct"/>
          </w:tcPr>
          <w:p w14:paraId="1D3A170F" w14:textId="64E56D74" w:rsidR="00E132FA" w:rsidRPr="00075CCE" w:rsidRDefault="00E132FA" w:rsidP="003A013A">
            <w:pPr>
              <w:tabs>
                <w:tab w:val="left" w:pos="720"/>
              </w:tabs>
              <w:spacing w:line="240" w:lineRule="exact"/>
              <w:ind w:left="159" w:right="-43" w:hanging="159"/>
              <w:rPr>
                <w:rFonts w:ascii="CordiaUPC" w:hAnsi="CordiaUPC" w:cs="CordiaUPC"/>
                <w:sz w:val="24"/>
                <w:szCs w:val="24"/>
              </w:rPr>
            </w:pPr>
          </w:p>
        </w:tc>
        <w:tc>
          <w:tcPr>
            <w:tcW w:w="3942" w:type="pct"/>
            <w:gridSpan w:val="11"/>
          </w:tcPr>
          <w:p w14:paraId="5893641A" w14:textId="6259E703" w:rsidR="00D7572B" w:rsidRPr="00075CCE" w:rsidRDefault="00EA048F" w:rsidP="003A013A">
            <w:pPr>
              <w:tabs>
                <w:tab w:val="left" w:pos="720"/>
              </w:tabs>
              <w:spacing w:line="240" w:lineRule="exact"/>
              <w:ind w:left="-110" w:right="-101"/>
              <w:jc w:val="center"/>
              <w:rPr>
                <w:rFonts w:ascii="CordiaUPC" w:hAnsi="CordiaUPC" w:cs="CordiaUPC"/>
                <w:b/>
                <w:bCs/>
                <w:sz w:val="24"/>
                <w:szCs w:val="24"/>
              </w:rPr>
            </w:pPr>
            <w:r w:rsidRPr="00075CCE">
              <w:rPr>
                <w:rFonts w:ascii="CordiaUPC" w:hAnsi="CordiaUPC" w:cs="CordiaUPC" w:hint="cs"/>
                <w:b/>
                <w:bCs/>
                <w:sz w:val="24"/>
                <w:szCs w:val="24"/>
              </w:rPr>
              <w:t>Bank only</w:t>
            </w:r>
          </w:p>
        </w:tc>
      </w:tr>
      <w:tr w:rsidR="00D5605F" w:rsidRPr="00075CCE" w14:paraId="3BE15827" w14:textId="77777777" w:rsidTr="0006320A">
        <w:trPr>
          <w:tblHeader/>
        </w:trPr>
        <w:tc>
          <w:tcPr>
            <w:tcW w:w="1056" w:type="pct"/>
          </w:tcPr>
          <w:p w14:paraId="68422497" w14:textId="77777777" w:rsidR="00D7572B" w:rsidRPr="00075CCE" w:rsidRDefault="00D7572B" w:rsidP="003A013A">
            <w:pPr>
              <w:tabs>
                <w:tab w:val="left" w:pos="720"/>
              </w:tabs>
              <w:spacing w:line="240" w:lineRule="exact"/>
              <w:ind w:left="159" w:right="-43" w:hanging="159"/>
              <w:rPr>
                <w:rFonts w:ascii="CordiaUPC" w:hAnsi="CordiaUPC" w:cs="CordiaUPC"/>
                <w:sz w:val="24"/>
                <w:szCs w:val="24"/>
                <w:cs/>
              </w:rPr>
            </w:pPr>
          </w:p>
        </w:tc>
        <w:tc>
          <w:tcPr>
            <w:tcW w:w="529" w:type="pct"/>
            <w:hideMark/>
          </w:tcPr>
          <w:p w14:paraId="4C82A53F"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p w14:paraId="4B0A4D69"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r w:rsidRPr="00075CCE">
              <w:rPr>
                <w:rFonts w:ascii="CordiaUPC" w:hAnsi="CordiaUPC" w:cs="CordiaUPC" w:hint="cs"/>
                <w:sz w:val="24"/>
                <w:szCs w:val="24"/>
              </w:rPr>
              <w:t>Financial instruments measured at FVTPL</w:t>
            </w:r>
          </w:p>
        </w:tc>
        <w:tc>
          <w:tcPr>
            <w:tcW w:w="112" w:type="pct"/>
          </w:tcPr>
          <w:p w14:paraId="654881B8"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tc>
        <w:tc>
          <w:tcPr>
            <w:tcW w:w="568" w:type="pct"/>
            <w:hideMark/>
          </w:tcPr>
          <w:p w14:paraId="555BBB0B" w14:textId="77777777" w:rsidR="00FD6612" w:rsidRPr="00075CCE" w:rsidRDefault="00FD6612" w:rsidP="003A013A">
            <w:pPr>
              <w:tabs>
                <w:tab w:val="left" w:pos="720"/>
              </w:tabs>
              <w:spacing w:line="240" w:lineRule="exact"/>
              <w:ind w:left="-110" w:right="-101"/>
              <w:jc w:val="center"/>
              <w:rPr>
                <w:rFonts w:ascii="CordiaUPC" w:hAnsi="CordiaUPC" w:cs="CordiaUPC"/>
                <w:sz w:val="24"/>
                <w:szCs w:val="24"/>
              </w:rPr>
            </w:pPr>
          </w:p>
          <w:p w14:paraId="29A5621C" w14:textId="33E78EBD" w:rsidR="00D7572B" w:rsidRPr="00075CCE" w:rsidRDefault="00D7572B" w:rsidP="003A013A">
            <w:pPr>
              <w:tabs>
                <w:tab w:val="left" w:pos="720"/>
              </w:tabs>
              <w:spacing w:line="24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designated as at FVTPL</w:t>
            </w:r>
          </w:p>
        </w:tc>
        <w:tc>
          <w:tcPr>
            <w:tcW w:w="112" w:type="pct"/>
          </w:tcPr>
          <w:p w14:paraId="48B1A616"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tc>
        <w:tc>
          <w:tcPr>
            <w:tcW w:w="646" w:type="pct"/>
            <w:hideMark/>
          </w:tcPr>
          <w:p w14:paraId="623D72A1"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p w14:paraId="6A63861E"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measured at FVOCI</w:t>
            </w:r>
          </w:p>
        </w:tc>
        <w:tc>
          <w:tcPr>
            <w:tcW w:w="112" w:type="pct"/>
          </w:tcPr>
          <w:p w14:paraId="071D21DE"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tc>
        <w:tc>
          <w:tcPr>
            <w:tcW w:w="577" w:type="pct"/>
            <w:hideMark/>
          </w:tcPr>
          <w:p w14:paraId="7D3B5642" w14:textId="77777777" w:rsidR="00DF0BE4" w:rsidRPr="00075CCE" w:rsidRDefault="00DF0BE4" w:rsidP="0006320A">
            <w:pPr>
              <w:tabs>
                <w:tab w:val="left" w:pos="834"/>
              </w:tabs>
              <w:spacing w:line="240" w:lineRule="exact"/>
              <w:ind w:left="-164"/>
              <w:jc w:val="center"/>
              <w:rPr>
                <w:rFonts w:ascii="CordiaUPC" w:hAnsi="CordiaUPC" w:cs="CordiaUPC"/>
                <w:sz w:val="24"/>
                <w:szCs w:val="24"/>
              </w:rPr>
            </w:pPr>
          </w:p>
          <w:p w14:paraId="012D1CB1" w14:textId="5C27C848" w:rsidR="00D7572B" w:rsidRPr="00075CCE" w:rsidRDefault="00DF0BE4" w:rsidP="0006320A">
            <w:pPr>
              <w:tabs>
                <w:tab w:val="left" w:pos="834"/>
              </w:tabs>
              <w:spacing w:line="240" w:lineRule="exact"/>
              <w:ind w:left="-164"/>
              <w:jc w:val="center"/>
              <w:rPr>
                <w:rFonts w:ascii="CordiaUPC" w:hAnsi="CordiaUPC" w:cs="CordiaUPC"/>
                <w:sz w:val="24"/>
                <w:szCs w:val="24"/>
                <w:cs/>
              </w:rPr>
            </w:pPr>
            <w:r w:rsidRPr="00075CCE">
              <w:rPr>
                <w:rFonts w:ascii="CordiaUPC" w:hAnsi="CordiaUPC" w:cs="CordiaUPC" w:hint="cs"/>
                <w:sz w:val="24"/>
                <w:szCs w:val="24"/>
              </w:rPr>
              <w:t>Financial instruments designated as at FVOCI</w:t>
            </w:r>
          </w:p>
        </w:tc>
        <w:tc>
          <w:tcPr>
            <w:tcW w:w="112" w:type="pct"/>
          </w:tcPr>
          <w:p w14:paraId="3AB26EB2"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cs/>
              </w:rPr>
            </w:pPr>
          </w:p>
        </w:tc>
        <w:tc>
          <w:tcPr>
            <w:tcW w:w="505" w:type="pct"/>
          </w:tcPr>
          <w:p w14:paraId="57CDF267" w14:textId="77777777" w:rsidR="001E67FC" w:rsidRPr="00075CCE" w:rsidRDefault="00D7572B" w:rsidP="003A013A">
            <w:pPr>
              <w:tabs>
                <w:tab w:val="left" w:pos="720"/>
              </w:tabs>
              <w:spacing w:line="240" w:lineRule="exact"/>
              <w:ind w:left="-110" w:right="-101"/>
              <w:jc w:val="center"/>
              <w:rPr>
                <w:rFonts w:ascii="CordiaUPC" w:hAnsi="CordiaUPC" w:cs="CordiaUPC"/>
                <w:sz w:val="24"/>
                <w:szCs w:val="24"/>
              </w:rPr>
            </w:pPr>
            <w:r w:rsidRPr="00075CCE">
              <w:rPr>
                <w:rFonts w:ascii="CordiaUPC" w:hAnsi="CordiaUPC" w:cs="CordiaUPC" w:hint="cs"/>
                <w:sz w:val="24"/>
                <w:szCs w:val="24"/>
              </w:rPr>
              <w:t xml:space="preserve">Financial instruments measured at amortised </w:t>
            </w:r>
          </w:p>
          <w:p w14:paraId="6A4D6593" w14:textId="1BC10AF4" w:rsidR="00D7572B" w:rsidRPr="00075CCE" w:rsidRDefault="00D7572B" w:rsidP="003A013A">
            <w:pPr>
              <w:tabs>
                <w:tab w:val="left" w:pos="720"/>
              </w:tabs>
              <w:spacing w:line="240" w:lineRule="exact"/>
              <w:ind w:left="-110" w:right="-101"/>
              <w:jc w:val="center"/>
              <w:rPr>
                <w:rFonts w:ascii="CordiaUPC" w:hAnsi="CordiaUPC" w:cs="CordiaUPC"/>
                <w:sz w:val="24"/>
                <w:szCs w:val="24"/>
              </w:rPr>
            </w:pPr>
            <w:r w:rsidRPr="00075CCE">
              <w:rPr>
                <w:rFonts w:ascii="CordiaUPC" w:hAnsi="CordiaUPC" w:cs="CordiaUPC" w:hint="cs"/>
                <w:sz w:val="24"/>
                <w:szCs w:val="24"/>
              </w:rPr>
              <w:t>cost</w:t>
            </w:r>
          </w:p>
        </w:tc>
        <w:tc>
          <w:tcPr>
            <w:tcW w:w="112" w:type="pct"/>
          </w:tcPr>
          <w:p w14:paraId="363EA593"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tc>
        <w:tc>
          <w:tcPr>
            <w:tcW w:w="559" w:type="pct"/>
          </w:tcPr>
          <w:p w14:paraId="1C62C4D5"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p w14:paraId="1425DD59"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p w14:paraId="0BA95B21"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p w14:paraId="7B19B283"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p>
          <w:p w14:paraId="23E24E44" w14:textId="77777777" w:rsidR="00D7572B" w:rsidRPr="00075CCE" w:rsidRDefault="00D7572B" w:rsidP="003A013A">
            <w:pPr>
              <w:tabs>
                <w:tab w:val="left" w:pos="720"/>
              </w:tabs>
              <w:spacing w:line="240" w:lineRule="exact"/>
              <w:ind w:left="-110" w:right="-101"/>
              <w:jc w:val="center"/>
              <w:rPr>
                <w:rFonts w:ascii="CordiaUPC" w:hAnsi="CordiaUPC" w:cs="CordiaUPC"/>
                <w:sz w:val="24"/>
                <w:szCs w:val="24"/>
              </w:rPr>
            </w:pPr>
            <w:r w:rsidRPr="00075CCE">
              <w:rPr>
                <w:rFonts w:ascii="CordiaUPC" w:hAnsi="CordiaUPC" w:cs="CordiaUPC" w:hint="cs"/>
                <w:sz w:val="24"/>
                <w:szCs w:val="24"/>
              </w:rPr>
              <w:t>Total</w:t>
            </w:r>
          </w:p>
        </w:tc>
      </w:tr>
      <w:tr w:rsidR="00D7572B" w:rsidRPr="00075CCE" w14:paraId="3A2E9F9B" w14:textId="77777777" w:rsidTr="0006320A">
        <w:trPr>
          <w:tblHeader/>
        </w:trPr>
        <w:tc>
          <w:tcPr>
            <w:tcW w:w="1056" w:type="pct"/>
          </w:tcPr>
          <w:p w14:paraId="4EFF94A7" w14:textId="77777777" w:rsidR="00D7572B" w:rsidRPr="00075CCE" w:rsidRDefault="00D7572B" w:rsidP="003A013A">
            <w:pPr>
              <w:tabs>
                <w:tab w:val="left" w:pos="720"/>
              </w:tabs>
              <w:spacing w:line="240" w:lineRule="exact"/>
              <w:ind w:left="159" w:right="-43" w:hanging="159"/>
              <w:rPr>
                <w:rFonts w:ascii="CordiaUPC" w:hAnsi="CordiaUPC" w:cs="CordiaUPC"/>
                <w:sz w:val="24"/>
                <w:szCs w:val="24"/>
              </w:rPr>
            </w:pPr>
          </w:p>
        </w:tc>
        <w:tc>
          <w:tcPr>
            <w:tcW w:w="3942" w:type="pct"/>
            <w:gridSpan w:val="11"/>
          </w:tcPr>
          <w:p w14:paraId="3DF6A542" w14:textId="77777777" w:rsidR="00D7572B" w:rsidRPr="00075CCE" w:rsidRDefault="00D7572B" w:rsidP="003A013A">
            <w:pPr>
              <w:tabs>
                <w:tab w:val="left" w:pos="720"/>
              </w:tabs>
              <w:spacing w:line="240" w:lineRule="exact"/>
              <w:ind w:left="-110" w:right="-101"/>
              <w:jc w:val="center"/>
              <w:rPr>
                <w:rFonts w:ascii="CordiaUPC" w:hAnsi="CordiaUPC" w:cs="CordiaUPC"/>
                <w:bCs/>
                <w:i/>
                <w:iCs/>
                <w:sz w:val="24"/>
                <w:szCs w:val="24"/>
              </w:rPr>
            </w:pPr>
            <w:r w:rsidRPr="00075CCE">
              <w:rPr>
                <w:rFonts w:ascii="CordiaUPC" w:hAnsi="CordiaUPC" w:cs="CordiaUPC" w:hint="cs"/>
                <w:bCs/>
                <w:i/>
                <w:iCs/>
                <w:sz w:val="24"/>
                <w:szCs w:val="24"/>
              </w:rPr>
              <w:t>(in million Baht)</w:t>
            </w:r>
          </w:p>
        </w:tc>
      </w:tr>
      <w:tr w:rsidR="00D5605F" w:rsidRPr="00075CCE" w14:paraId="3F606B46" w14:textId="77777777" w:rsidTr="0006320A">
        <w:tc>
          <w:tcPr>
            <w:tcW w:w="1056" w:type="pct"/>
          </w:tcPr>
          <w:p w14:paraId="36695486" w14:textId="2C511A3D" w:rsidR="00D7572B" w:rsidRPr="00075CCE" w:rsidRDefault="00FB29C9" w:rsidP="003A013A">
            <w:pPr>
              <w:tabs>
                <w:tab w:val="left" w:pos="720"/>
              </w:tabs>
              <w:spacing w:line="240" w:lineRule="exact"/>
              <w:ind w:left="159" w:right="-43" w:hanging="159"/>
              <w:rPr>
                <w:rFonts w:ascii="CordiaUPC" w:hAnsi="CordiaUPC" w:cs="CordiaUPC"/>
                <w:i/>
                <w:iCs/>
                <w:color w:val="0000FF"/>
                <w:sz w:val="24"/>
                <w:szCs w:val="24"/>
                <w:cs/>
              </w:rPr>
            </w:pPr>
            <w:r w:rsidRPr="00075CCE">
              <w:rPr>
                <w:rFonts w:ascii="CordiaUPC" w:hAnsi="CordiaUPC" w:cs="CordiaUPC" w:hint="cs"/>
                <w:b/>
                <w:bCs/>
                <w:i/>
                <w:iCs/>
                <w:sz w:val="24"/>
                <w:szCs w:val="24"/>
              </w:rPr>
              <w:t>At 3</w:t>
            </w:r>
            <w:r w:rsidRPr="00075CCE">
              <w:rPr>
                <w:rFonts w:ascii="CordiaUPC" w:hAnsi="CordiaUPC" w:cs="CordiaUPC"/>
                <w:b/>
                <w:bCs/>
                <w:i/>
                <w:iCs/>
                <w:sz w:val="24"/>
                <w:szCs w:val="24"/>
              </w:rPr>
              <w:t>0</w:t>
            </w:r>
            <w:r w:rsidRPr="00075CCE">
              <w:rPr>
                <w:rFonts w:ascii="CordiaUPC" w:hAnsi="CordiaUPC" w:cs="CordiaUPC" w:hint="cs"/>
                <w:b/>
                <w:bCs/>
                <w:i/>
                <w:iCs/>
                <w:sz w:val="24"/>
                <w:szCs w:val="24"/>
              </w:rPr>
              <w:t xml:space="preserve"> </w:t>
            </w:r>
            <w:r w:rsidRPr="00075CCE">
              <w:rPr>
                <w:rFonts w:ascii="CordiaUPC" w:hAnsi="CordiaUPC" w:cs="CordiaUPC"/>
                <w:b/>
                <w:bCs/>
                <w:i/>
                <w:iCs/>
                <w:sz w:val="24"/>
                <w:szCs w:val="24"/>
              </w:rPr>
              <w:t>June</w:t>
            </w:r>
            <w:r w:rsidRPr="00075CCE">
              <w:rPr>
                <w:rFonts w:ascii="CordiaUPC" w:hAnsi="CordiaUPC" w:cs="CordiaUPC" w:hint="cs"/>
                <w:b/>
                <w:bCs/>
                <w:i/>
                <w:iCs/>
                <w:sz w:val="24"/>
                <w:szCs w:val="24"/>
              </w:rPr>
              <w:t xml:space="preserve"> 202</w:t>
            </w:r>
            <w:r w:rsidRPr="00075CCE">
              <w:rPr>
                <w:rFonts w:ascii="CordiaUPC" w:hAnsi="CordiaUPC" w:cs="CordiaUPC"/>
                <w:b/>
                <w:bCs/>
                <w:i/>
                <w:iCs/>
                <w:sz w:val="24"/>
                <w:szCs w:val="24"/>
              </w:rPr>
              <w:t>1</w:t>
            </w:r>
          </w:p>
        </w:tc>
        <w:tc>
          <w:tcPr>
            <w:tcW w:w="529" w:type="pct"/>
            <w:vAlign w:val="bottom"/>
          </w:tcPr>
          <w:p w14:paraId="01DC566D" w14:textId="0AD771CF"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7CEC3A7B"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568" w:type="pct"/>
            <w:vAlign w:val="bottom"/>
          </w:tcPr>
          <w:p w14:paraId="0D8C8B4F" w14:textId="3C685D7E"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63C8FB3D"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646" w:type="pct"/>
            <w:vAlign w:val="bottom"/>
          </w:tcPr>
          <w:p w14:paraId="305B2D13" w14:textId="46BF8544"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34DD0A8B"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577" w:type="pct"/>
            <w:vAlign w:val="bottom"/>
          </w:tcPr>
          <w:p w14:paraId="1EEA4BC4" w14:textId="1CE63658"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1D696CCE"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505" w:type="pct"/>
            <w:vAlign w:val="bottom"/>
          </w:tcPr>
          <w:p w14:paraId="707FE310" w14:textId="30969BDD"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7536E0E8"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559" w:type="pct"/>
            <w:vAlign w:val="bottom"/>
          </w:tcPr>
          <w:p w14:paraId="555F2D79" w14:textId="36C4A264" w:rsidR="00D7572B" w:rsidRPr="00075CCE" w:rsidRDefault="00D7572B" w:rsidP="003A013A">
            <w:pPr>
              <w:tabs>
                <w:tab w:val="left" w:pos="980"/>
              </w:tabs>
              <w:spacing w:line="240" w:lineRule="exact"/>
              <w:ind w:right="-20"/>
              <w:jc w:val="right"/>
              <w:rPr>
                <w:rFonts w:ascii="CordiaUPC" w:hAnsi="CordiaUPC" w:cs="CordiaUPC"/>
                <w:sz w:val="24"/>
                <w:szCs w:val="24"/>
              </w:rPr>
            </w:pPr>
          </w:p>
        </w:tc>
      </w:tr>
      <w:tr w:rsidR="00D5605F" w:rsidRPr="00075CCE" w14:paraId="64F10CFA" w14:textId="77777777" w:rsidTr="0006320A">
        <w:tc>
          <w:tcPr>
            <w:tcW w:w="1056" w:type="pct"/>
          </w:tcPr>
          <w:p w14:paraId="1F669481" w14:textId="623CE262" w:rsidR="00D7572B" w:rsidRPr="00075CCE" w:rsidRDefault="00D7572B" w:rsidP="003A013A">
            <w:pPr>
              <w:tabs>
                <w:tab w:val="left" w:pos="720"/>
              </w:tabs>
              <w:spacing w:line="240" w:lineRule="exact"/>
              <w:ind w:left="159" w:right="-43" w:hanging="159"/>
              <w:rPr>
                <w:rFonts w:ascii="CordiaUPC" w:hAnsi="CordiaUPC" w:cs="CordiaUPC"/>
                <w:i/>
                <w:iCs/>
                <w:color w:val="0000FF"/>
                <w:sz w:val="24"/>
                <w:szCs w:val="24"/>
                <w:cs/>
              </w:rPr>
            </w:pPr>
            <w:r w:rsidRPr="00075CCE">
              <w:rPr>
                <w:rFonts w:ascii="CordiaUPC" w:hAnsi="CordiaUPC" w:cs="CordiaUPC" w:hint="cs"/>
                <w:b/>
                <w:bCs/>
                <w:i/>
                <w:iCs/>
                <w:sz w:val="24"/>
                <w:szCs w:val="24"/>
              </w:rPr>
              <w:t>Financial assets</w:t>
            </w:r>
          </w:p>
        </w:tc>
        <w:tc>
          <w:tcPr>
            <w:tcW w:w="529" w:type="pct"/>
            <w:vAlign w:val="bottom"/>
          </w:tcPr>
          <w:p w14:paraId="3D5BE30B"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0921F018"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568" w:type="pct"/>
            <w:vAlign w:val="bottom"/>
          </w:tcPr>
          <w:p w14:paraId="76048D0D"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27A41EBD"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646" w:type="pct"/>
            <w:vAlign w:val="bottom"/>
          </w:tcPr>
          <w:p w14:paraId="5E3C0B9B"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40961612"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577" w:type="pct"/>
            <w:vAlign w:val="bottom"/>
          </w:tcPr>
          <w:p w14:paraId="58D9856E"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2BE0C572"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505" w:type="pct"/>
            <w:vAlign w:val="bottom"/>
          </w:tcPr>
          <w:p w14:paraId="6903833F"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112" w:type="pct"/>
          </w:tcPr>
          <w:p w14:paraId="46CF0A1D"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c>
          <w:tcPr>
            <w:tcW w:w="559" w:type="pct"/>
            <w:vAlign w:val="bottom"/>
          </w:tcPr>
          <w:p w14:paraId="0FC3C88A" w14:textId="77777777" w:rsidR="00D7572B" w:rsidRPr="00075CCE" w:rsidRDefault="00D7572B" w:rsidP="003A013A">
            <w:pPr>
              <w:tabs>
                <w:tab w:val="left" w:pos="980"/>
              </w:tabs>
              <w:spacing w:line="240" w:lineRule="exact"/>
              <w:ind w:right="-20"/>
              <w:jc w:val="right"/>
              <w:rPr>
                <w:rFonts w:ascii="CordiaUPC" w:hAnsi="CordiaUPC" w:cs="CordiaUPC"/>
                <w:sz w:val="24"/>
                <w:szCs w:val="24"/>
              </w:rPr>
            </w:pPr>
          </w:p>
        </w:tc>
      </w:tr>
      <w:tr w:rsidR="00AB4DAC" w:rsidRPr="00075CCE" w14:paraId="425FC6CC" w14:textId="77777777" w:rsidTr="0006320A">
        <w:tc>
          <w:tcPr>
            <w:tcW w:w="1056" w:type="pct"/>
          </w:tcPr>
          <w:p w14:paraId="3FA54298" w14:textId="6F5A620A" w:rsidR="00AB4DAC" w:rsidRPr="00075CCE" w:rsidRDefault="00AB4DAC" w:rsidP="003A013A">
            <w:pPr>
              <w:tabs>
                <w:tab w:val="left" w:pos="720"/>
              </w:tabs>
              <w:spacing w:line="240" w:lineRule="exact"/>
              <w:ind w:left="159" w:right="-43" w:hanging="159"/>
              <w:rPr>
                <w:rFonts w:ascii="CordiaUPC" w:hAnsi="CordiaUPC" w:cs="CordiaUPC"/>
                <w:b/>
                <w:bCs/>
                <w:i/>
                <w:iCs/>
                <w:sz w:val="24"/>
                <w:szCs w:val="24"/>
              </w:rPr>
            </w:pPr>
            <w:r w:rsidRPr="00075CCE">
              <w:rPr>
                <w:rFonts w:ascii="CordiaUPC" w:hAnsi="CordiaUPC" w:cs="CordiaUPC" w:hint="cs"/>
                <w:sz w:val="24"/>
                <w:szCs w:val="24"/>
              </w:rPr>
              <w:t>Cash</w:t>
            </w:r>
          </w:p>
        </w:tc>
        <w:tc>
          <w:tcPr>
            <w:tcW w:w="529" w:type="pct"/>
          </w:tcPr>
          <w:p w14:paraId="41F89D75" w14:textId="1859285C" w:rsidR="00AB4DAC" w:rsidRPr="00075CCE" w:rsidRDefault="00AB4DAC" w:rsidP="003A013A">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79BD5BFB"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68" w:type="pct"/>
          </w:tcPr>
          <w:p w14:paraId="707E9B26" w14:textId="3ACCB3BA" w:rsidR="00AB4DAC" w:rsidRPr="00075CCE" w:rsidRDefault="00AB4DAC" w:rsidP="003A013A">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4130175"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646" w:type="pct"/>
          </w:tcPr>
          <w:p w14:paraId="282BBAB3" w14:textId="74B6D3A8" w:rsidR="00AB4DAC" w:rsidRPr="00075CCE" w:rsidRDefault="00AB4DAC" w:rsidP="003A013A">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0A62CA9"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77" w:type="pct"/>
          </w:tcPr>
          <w:p w14:paraId="720C1BBE" w14:textId="005FFA49" w:rsidR="00AB4DAC" w:rsidRPr="00075CCE" w:rsidRDefault="00AB4DAC" w:rsidP="003A013A">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55914BBF"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05" w:type="pct"/>
          </w:tcPr>
          <w:p w14:paraId="4213C4D0" w14:textId="1324CE4A" w:rsidR="00AB4DAC" w:rsidRPr="00075CCE" w:rsidRDefault="00AB4DAC" w:rsidP="00CE619C">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12,</w:t>
            </w:r>
            <w:r w:rsidR="008C018D" w:rsidRPr="00075CCE">
              <w:rPr>
                <w:rFonts w:ascii="CordiaUPC" w:hAnsi="CordiaUPC" w:cs="CordiaUPC"/>
                <w:sz w:val="24"/>
                <w:szCs w:val="24"/>
              </w:rPr>
              <w:t>480</w:t>
            </w:r>
          </w:p>
        </w:tc>
        <w:tc>
          <w:tcPr>
            <w:tcW w:w="112" w:type="pct"/>
          </w:tcPr>
          <w:p w14:paraId="0B724505"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59" w:type="pct"/>
          </w:tcPr>
          <w:p w14:paraId="39CE820C" w14:textId="210FDB64" w:rsidR="00AB4DAC" w:rsidRPr="00075CCE" w:rsidRDefault="00AB4DAC" w:rsidP="003A013A">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12,</w:t>
            </w:r>
            <w:r w:rsidR="008C018D" w:rsidRPr="00075CCE">
              <w:rPr>
                <w:rFonts w:ascii="CordiaUPC" w:hAnsi="CordiaUPC" w:cs="CordiaUPC"/>
                <w:sz w:val="24"/>
                <w:szCs w:val="24"/>
              </w:rPr>
              <w:t>480</w:t>
            </w:r>
          </w:p>
        </w:tc>
      </w:tr>
      <w:tr w:rsidR="00AB4DAC" w:rsidRPr="00075CCE" w14:paraId="27AF2C25" w14:textId="77777777" w:rsidTr="00FB29C9">
        <w:tc>
          <w:tcPr>
            <w:tcW w:w="1056" w:type="pct"/>
          </w:tcPr>
          <w:p w14:paraId="1F5BBB8D" w14:textId="753D842E" w:rsidR="00AB4DAC" w:rsidRPr="00075CCE" w:rsidRDefault="00AB4DAC"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 xml:space="preserve">Interbank and money </w:t>
            </w:r>
            <w:r w:rsidR="00EB2EB0" w:rsidRPr="00075CCE">
              <w:rPr>
                <w:rFonts w:ascii="CordiaUPC" w:hAnsi="CordiaUPC" w:cs="CordiaUPC"/>
                <w:sz w:val="24"/>
                <w:szCs w:val="24"/>
              </w:rPr>
              <w:br/>
            </w:r>
            <w:r w:rsidRPr="00075CCE">
              <w:rPr>
                <w:rFonts w:ascii="CordiaUPC" w:hAnsi="CordiaUPC" w:cs="CordiaUPC" w:hint="cs"/>
                <w:sz w:val="24"/>
                <w:szCs w:val="24"/>
              </w:rPr>
              <w:t>market items,</w:t>
            </w:r>
            <w:r w:rsidRPr="00075CCE">
              <w:rPr>
                <w:rFonts w:ascii="CordiaUPC" w:hAnsi="CordiaUPC" w:cs="CordiaUPC" w:hint="cs"/>
                <w:sz w:val="24"/>
                <w:szCs w:val="24"/>
                <w:lang w:val="en-US" w:bidi="th-TH"/>
              </w:rPr>
              <w:t xml:space="preserve"> net</w:t>
            </w:r>
          </w:p>
        </w:tc>
        <w:tc>
          <w:tcPr>
            <w:tcW w:w="529" w:type="pct"/>
            <w:vAlign w:val="bottom"/>
          </w:tcPr>
          <w:p w14:paraId="1D36D23D" w14:textId="78604A44" w:rsidR="00AB4DAC" w:rsidRPr="00075CCE" w:rsidRDefault="008C018D"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B2C229C"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68" w:type="pct"/>
            <w:vAlign w:val="bottom"/>
          </w:tcPr>
          <w:p w14:paraId="47389A35" w14:textId="210E02B9" w:rsidR="00AB4DAC" w:rsidRPr="00075CCE" w:rsidRDefault="008C018D"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6180AD6E"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646" w:type="pct"/>
            <w:vAlign w:val="bottom"/>
          </w:tcPr>
          <w:p w14:paraId="208A4E6C" w14:textId="318B3BF7" w:rsidR="00AB4DAC" w:rsidRPr="00075CCE" w:rsidRDefault="008C018D"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4EF4991"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77" w:type="pct"/>
            <w:vAlign w:val="bottom"/>
          </w:tcPr>
          <w:p w14:paraId="1AE632B1" w14:textId="45883484" w:rsidR="00AB4DAC" w:rsidRPr="00075CCE" w:rsidRDefault="008C018D"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0C338340"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05" w:type="pct"/>
            <w:vAlign w:val="bottom"/>
          </w:tcPr>
          <w:p w14:paraId="2F3EE4A6" w14:textId="06A762B9" w:rsidR="00AB4DAC" w:rsidRPr="00075CCE" w:rsidRDefault="008C018D"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260,089</w:t>
            </w:r>
          </w:p>
        </w:tc>
        <w:tc>
          <w:tcPr>
            <w:tcW w:w="112" w:type="pct"/>
            <w:vAlign w:val="bottom"/>
          </w:tcPr>
          <w:p w14:paraId="1AD68933"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59" w:type="pct"/>
            <w:vAlign w:val="bottom"/>
          </w:tcPr>
          <w:p w14:paraId="335A3BA6" w14:textId="1774D4D6" w:rsidR="00AB4DAC" w:rsidRPr="00075CCE" w:rsidRDefault="008C018D"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260,089</w:t>
            </w:r>
          </w:p>
        </w:tc>
      </w:tr>
      <w:tr w:rsidR="00AB4DAC" w:rsidRPr="00075CCE" w14:paraId="4402121A" w14:textId="77777777" w:rsidTr="00FB29C9">
        <w:tc>
          <w:tcPr>
            <w:tcW w:w="1056" w:type="pct"/>
          </w:tcPr>
          <w:p w14:paraId="21ED9EF2" w14:textId="55C3A034" w:rsidR="00AB4DAC" w:rsidRPr="00075CCE" w:rsidRDefault="00AB4DAC"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 xml:space="preserve">Financial assets measured </w:t>
            </w:r>
            <w:r w:rsidR="00EB2EB0" w:rsidRPr="00075CCE">
              <w:rPr>
                <w:rFonts w:ascii="CordiaUPC" w:hAnsi="CordiaUPC" w:cs="CordiaUPC"/>
                <w:sz w:val="24"/>
                <w:szCs w:val="24"/>
              </w:rPr>
              <w:br/>
            </w:r>
            <w:r w:rsidRPr="00075CCE">
              <w:rPr>
                <w:rFonts w:ascii="CordiaUPC" w:hAnsi="CordiaUPC" w:cs="CordiaUPC" w:hint="cs"/>
                <w:sz w:val="24"/>
                <w:szCs w:val="24"/>
              </w:rPr>
              <w:t>at FVTPL</w:t>
            </w:r>
          </w:p>
        </w:tc>
        <w:tc>
          <w:tcPr>
            <w:tcW w:w="529" w:type="pct"/>
            <w:vAlign w:val="bottom"/>
          </w:tcPr>
          <w:p w14:paraId="33F76912" w14:textId="02A1C87A" w:rsidR="00AB4DAC" w:rsidRPr="00075CCE" w:rsidRDefault="00F80772" w:rsidP="003A013A">
            <w:pPr>
              <w:tabs>
                <w:tab w:val="decimal" w:pos="930"/>
              </w:tabs>
              <w:spacing w:line="240" w:lineRule="exact"/>
              <w:ind w:right="-101"/>
              <w:rPr>
                <w:rFonts w:ascii="CordiaUPC" w:hAnsi="CordiaUPC" w:cs="CordiaUPC"/>
                <w:sz w:val="24"/>
                <w:szCs w:val="24"/>
              </w:rPr>
            </w:pPr>
            <w:r w:rsidRPr="00075CCE">
              <w:rPr>
                <w:rFonts w:ascii="CordiaUPC" w:hAnsi="CordiaUPC" w:cs="CordiaUPC"/>
                <w:sz w:val="24"/>
                <w:szCs w:val="24"/>
              </w:rPr>
              <w:t>6,305</w:t>
            </w:r>
          </w:p>
        </w:tc>
        <w:tc>
          <w:tcPr>
            <w:tcW w:w="112" w:type="pct"/>
            <w:vAlign w:val="bottom"/>
          </w:tcPr>
          <w:p w14:paraId="3586A6DA"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68" w:type="pct"/>
            <w:vAlign w:val="bottom"/>
          </w:tcPr>
          <w:p w14:paraId="09BBCA16" w14:textId="1394A599"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0444515D"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646" w:type="pct"/>
            <w:vAlign w:val="bottom"/>
          </w:tcPr>
          <w:p w14:paraId="4BF20612" w14:textId="48A197AE"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1EDFBD9A"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77" w:type="pct"/>
            <w:vAlign w:val="bottom"/>
          </w:tcPr>
          <w:p w14:paraId="0879875A" w14:textId="7A44C86C"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94A4955"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05" w:type="pct"/>
            <w:vAlign w:val="bottom"/>
          </w:tcPr>
          <w:p w14:paraId="71EC2036" w14:textId="3BC9CBC0" w:rsidR="00AB4DAC"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0A9CABC2"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59" w:type="pct"/>
            <w:vAlign w:val="bottom"/>
          </w:tcPr>
          <w:p w14:paraId="3775F9EF" w14:textId="37DEB9A8"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6,305</w:t>
            </w:r>
          </w:p>
        </w:tc>
      </w:tr>
      <w:tr w:rsidR="00AB4DAC" w:rsidRPr="00075CCE" w14:paraId="0986B43D" w14:textId="77777777" w:rsidTr="00FB29C9">
        <w:tc>
          <w:tcPr>
            <w:tcW w:w="1056" w:type="pct"/>
          </w:tcPr>
          <w:p w14:paraId="780C99EA" w14:textId="0FBD2F33" w:rsidR="00AB4DAC" w:rsidRPr="00075CCE" w:rsidRDefault="00AB4DAC"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Derivatives assets</w:t>
            </w:r>
          </w:p>
        </w:tc>
        <w:tc>
          <w:tcPr>
            <w:tcW w:w="529" w:type="pct"/>
            <w:vAlign w:val="bottom"/>
          </w:tcPr>
          <w:p w14:paraId="1679B067" w14:textId="2346D10E"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8,077</w:t>
            </w:r>
          </w:p>
        </w:tc>
        <w:tc>
          <w:tcPr>
            <w:tcW w:w="112" w:type="pct"/>
            <w:vAlign w:val="bottom"/>
          </w:tcPr>
          <w:p w14:paraId="557125C6"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68" w:type="pct"/>
            <w:vAlign w:val="bottom"/>
          </w:tcPr>
          <w:p w14:paraId="70C30C45" w14:textId="6ECECC24"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05BAB020"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646" w:type="pct"/>
            <w:vAlign w:val="bottom"/>
          </w:tcPr>
          <w:p w14:paraId="6603753E" w14:textId="5C24E0F6"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1,636</w:t>
            </w:r>
          </w:p>
        </w:tc>
        <w:tc>
          <w:tcPr>
            <w:tcW w:w="112" w:type="pct"/>
            <w:vAlign w:val="bottom"/>
          </w:tcPr>
          <w:p w14:paraId="2DB5BF84"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77" w:type="pct"/>
            <w:vAlign w:val="bottom"/>
          </w:tcPr>
          <w:p w14:paraId="3080E553" w14:textId="63EDF2E6"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BEA67BC"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05" w:type="pct"/>
            <w:vAlign w:val="bottom"/>
          </w:tcPr>
          <w:p w14:paraId="4A9A752F" w14:textId="3A8C407D" w:rsidR="00AB4DAC"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228E5668"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59" w:type="pct"/>
            <w:vAlign w:val="bottom"/>
          </w:tcPr>
          <w:p w14:paraId="49958E73" w14:textId="5CC2EF9C"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9,713</w:t>
            </w:r>
          </w:p>
        </w:tc>
      </w:tr>
      <w:tr w:rsidR="00AB4DAC" w:rsidRPr="00075CCE" w14:paraId="0A034EFF" w14:textId="77777777" w:rsidTr="00FB29C9">
        <w:tc>
          <w:tcPr>
            <w:tcW w:w="1056" w:type="pct"/>
          </w:tcPr>
          <w:p w14:paraId="6E7EEC25" w14:textId="7181049D" w:rsidR="00AB4DAC" w:rsidRPr="00075CCE" w:rsidRDefault="00AB4DAC"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Investments, net</w:t>
            </w:r>
          </w:p>
        </w:tc>
        <w:tc>
          <w:tcPr>
            <w:tcW w:w="529" w:type="pct"/>
            <w:vAlign w:val="bottom"/>
          </w:tcPr>
          <w:p w14:paraId="16362B06" w14:textId="2FF3C907"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71D4817"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68" w:type="pct"/>
            <w:vAlign w:val="bottom"/>
          </w:tcPr>
          <w:p w14:paraId="79637C0F" w14:textId="022A6866"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89B4641"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646" w:type="pct"/>
            <w:vAlign w:val="bottom"/>
          </w:tcPr>
          <w:p w14:paraId="77E320B9" w14:textId="67F5B461"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79,623</w:t>
            </w:r>
          </w:p>
        </w:tc>
        <w:tc>
          <w:tcPr>
            <w:tcW w:w="112" w:type="pct"/>
            <w:vAlign w:val="bottom"/>
          </w:tcPr>
          <w:p w14:paraId="5F6B55D0"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77" w:type="pct"/>
            <w:vAlign w:val="bottom"/>
          </w:tcPr>
          <w:p w14:paraId="33C7E91A" w14:textId="453D8396"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515</w:t>
            </w:r>
          </w:p>
        </w:tc>
        <w:tc>
          <w:tcPr>
            <w:tcW w:w="112" w:type="pct"/>
            <w:vAlign w:val="bottom"/>
          </w:tcPr>
          <w:p w14:paraId="17464A70"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05" w:type="pct"/>
            <w:vAlign w:val="bottom"/>
          </w:tcPr>
          <w:p w14:paraId="7EA262CE" w14:textId="3192DA92" w:rsidR="00AB4DAC"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6B57AEA"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59" w:type="pct"/>
            <w:vAlign w:val="bottom"/>
          </w:tcPr>
          <w:p w14:paraId="6B392312" w14:textId="46B386E8"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80,138</w:t>
            </w:r>
          </w:p>
        </w:tc>
      </w:tr>
      <w:tr w:rsidR="00AB4DAC" w:rsidRPr="00075CCE" w14:paraId="30013D14" w14:textId="77777777" w:rsidTr="00FB29C9">
        <w:tc>
          <w:tcPr>
            <w:tcW w:w="1056" w:type="pct"/>
          </w:tcPr>
          <w:p w14:paraId="660465D5" w14:textId="25AAB289" w:rsidR="00AB4DAC" w:rsidRPr="00075CCE" w:rsidRDefault="00AB4DAC"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Loans to customers and accrued interest receivables, net</w:t>
            </w:r>
          </w:p>
        </w:tc>
        <w:tc>
          <w:tcPr>
            <w:tcW w:w="529" w:type="pct"/>
            <w:vAlign w:val="bottom"/>
          </w:tcPr>
          <w:p w14:paraId="51C376B4" w14:textId="3673DF52"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2ADC323"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68" w:type="pct"/>
            <w:vAlign w:val="bottom"/>
          </w:tcPr>
          <w:p w14:paraId="6F23F732" w14:textId="747330F7"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1CF1F11"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646" w:type="pct"/>
            <w:vAlign w:val="bottom"/>
          </w:tcPr>
          <w:p w14:paraId="11E7AA37" w14:textId="00CA8594"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F79CE0D"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77" w:type="pct"/>
            <w:vAlign w:val="bottom"/>
          </w:tcPr>
          <w:p w14:paraId="7EE2D343" w14:textId="23153CCF"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ECFABFF"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05" w:type="pct"/>
            <w:vAlign w:val="bottom"/>
          </w:tcPr>
          <w:p w14:paraId="60063CD0" w14:textId="4BBFEC48" w:rsidR="00AB4DAC"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688,61</w:t>
            </w:r>
            <w:r w:rsidR="008F792B" w:rsidRPr="00075CCE">
              <w:rPr>
                <w:rFonts w:ascii="CordiaUPC" w:hAnsi="CordiaUPC" w:cs="CordiaUPC"/>
                <w:sz w:val="24"/>
                <w:szCs w:val="24"/>
              </w:rPr>
              <w:t>4</w:t>
            </w:r>
          </w:p>
        </w:tc>
        <w:tc>
          <w:tcPr>
            <w:tcW w:w="112" w:type="pct"/>
            <w:vAlign w:val="bottom"/>
          </w:tcPr>
          <w:p w14:paraId="6A57D5F8"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59" w:type="pct"/>
            <w:vAlign w:val="bottom"/>
          </w:tcPr>
          <w:p w14:paraId="46B88633" w14:textId="329A1A50"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688,61</w:t>
            </w:r>
            <w:r w:rsidR="008F792B" w:rsidRPr="00075CCE">
              <w:rPr>
                <w:rFonts w:ascii="CordiaUPC" w:hAnsi="CordiaUPC" w:cs="CordiaUPC"/>
                <w:sz w:val="24"/>
                <w:szCs w:val="24"/>
              </w:rPr>
              <w:t>4</w:t>
            </w:r>
          </w:p>
        </w:tc>
      </w:tr>
      <w:tr w:rsidR="00AB4DAC" w:rsidRPr="00075CCE" w14:paraId="0F19A060" w14:textId="77777777" w:rsidTr="00FB29C9">
        <w:tc>
          <w:tcPr>
            <w:tcW w:w="1056" w:type="pct"/>
          </w:tcPr>
          <w:p w14:paraId="27831FD3" w14:textId="034228F5" w:rsidR="00AB4DAC" w:rsidRPr="00075CCE" w:rsidRDefault="00AB4DAC" w:rsidP="003A013A">
            <w:pPr>
              <w:tabs>
                <w:tab w:val="left" w:pos="720"/>
              </w:tabs>
              <w:spacing w:line="240" w:lineRule="exact"/>
              <w:ind w:left="159" w:right="-43" w:hanging="159"/>
              <w:rPr>
                <w:rFonts w:ascii="CordiaUPC" w:hAnsi="CordiaUPC" w:cs="CordiaUPC"/>
                <w:sz w:val="24"/>
                <w:szCs w:val="24"/>
                <w:cs/>
                <w:lang w:val="en-US" w:bidi="th-TH"/>
              </w:rPr>
            </w:pPr>
            <w:r w:rsidRPr="00075CCE">
              <w:rPr>
                <w:rFonts w:ascii="CordiaUPC" w:hAnsi="CordiaUPC" w:cs="CordiaUPC" w:hint="cs"/>
                <w:sz w:val="24"/>
                <w:szCs w:val="24"/>
              </w:rPr>
              <w:t>Other financial assets - net</w:t>
            </w:r>
          </w:p>
        </w:tc>
        <w:tc>
          <w:tcPr>
            <w:tcW w:w="529" w:type="pct"/>
            <w:vAlign w:val="bottom"/>
          </w:tcPr>
          <w:p w14:paraId="6C689C65" w14:textId="33412791"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0444B81F"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68" w:type="pct"/>
            <w:vAlign w:val="bottom"/>
          </w:tcPr>
          <w:p w14:paraId="5B582040" w14:textId="1494B475"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EDA30C8"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646" w:type="pct"/>
            <w:vAlign w:val="bottom"/>
          </w:tcPr>
          <w:p w14:paraId="738E5A52" w14:textId="49F2D2C5"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72BEAAF"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77" w:type="pct"/>
            <w:vAlign w:val="bottom"/>
          </w:tcPr>
          <w:p w14:paraId="2AD70ED2" w14:textId="7AE99FE2"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17606090"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05" w:type="pct"/>
            <w:vAlign w:val="bottom"/>
          </w:tcPr>
          <w:p w14:paraId="676538B8" w14:textId="30A2CE8A" w:rsidR="00AB4DAC" w:rsidRPr="00075CCE" w:rsidRDefault="00F80772" w:rsidP="00CE619C">
            <w:pPr>
              <w:tabs>
                <w:tab w:val="decimal" w:pos="840"/>
              </w:tabs>
              <w:spacing w:line="240" w:lineRule="exact"/>
              <w:ind w:right="-95"/>
              <w:rPr>
                <w:rFonts w:ascii="CordiaUPC" w:hAnsi="CordiaUPC" w:cs="CordiaUPC"/>
                <w:sz w:val="24"/>
                <w:szCs w:val="24"/>
                <w:lang w:val="en-US"/>
              </w:rPr>
            </w:pPr>
            <w:r w:rsidRPr="00075CCE">
              <w:rPr>
                <w:rFonts w:ascii="CordiaUPC" w:hAnsi="CordiaUPC" w:cs="CordiaUPC"/>
                <w:sz w:val="24"/>
                <w:szCs w:val="24"/>
                <w:lang w:val="en-US"/>
              </w:rPr>
              <w:t>6,053</w:t>
            </w:r>
          </w:p>
        </w:tc>
        <w:tc>
          <w:tcPr>
            <w:tcW w:w="112" w:type="pct"/>
            <w:vAlign w:val="bottom"/>
          </w:tcPr>
          <w:p w14:paraId="313DE4D4" w14:textId="77777777" w:rsidR="00AB4DAC" w:rsidRPr="00075CCE" w:rsidRDefault="00AB4DAC" w:rsidP="003A013A">
            <w:pPr>
              <w:tabs>
                <w:tab w:val="decimal" w:pos="903"/>
              </w:tabs>
              <w:spacing w:line="240" w:lineRule="exact"/>
              <w:ind w:right="-95"/>
              <w:rPr>
                <w:rFonts w:ascii="CordiaUPC" w:hAnsi="CordiaUPC" w:cs="CordiaUPC"/>
                <w:sz w:val="24"/>
                <w:szCs w:val="24"/>
              </w:rPr>
            </w:pPr>
          </w:p>
        </w:tc>
        <w:tc>
          <w:tcPr>
            <w:tcW w:w="559" w:type="pct"/>
            <w:vAlign w:val="bottom"/>
          </w:tcPr>
          <w:p w14:paraId="2E8067C4" w14:textId="30B70914" w:rsidR="00AB4DAC"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6,053</w:t>
            </w:r>
          </w:p>
        </w:tc>
      </w:tr>
      <w:tr w:rsidR="00D5605F" w:rsidRPr="00075CCE" w14:paraId="70600B5B" w14:textId="77777777" w:rsidTr="00FB29C9">
        <w:tc>
          <w:tcPr>
            <w:tcW w:w="1056" w:type="pct"/>
          </w:tcPr>
          <w:p w14:paraId="6999062C" w14:textId="2FA093CD" w:rsidR="00D7572B" w:rsidRPr="00075CCE" w:rsidRDefault="00D7572B"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2E8EA658" w14:textId="76D8A3D9" w:rsidR="00D7572B" w:rsidRPr="00075CCE" w:rsidRDefault="00F80772"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14,382</w:t>
            </w:r>
          </w:p>
        </w:tc>
        <w:tc>
          <w:tcPr>
            <w:tcW w:w="112" w:type="pct"/>
            <w:vAlign w:val="bottom"/>
          </w:tcPr>
          <w:p w14:paraId="31904813" w14:textId="77777777" w:rsidR="00D7572B" w:rsidRPr="00075CCE" w:rsidRDefault="00D7572B" w:rsidP="003A013A">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0729CD09" w14:textId="27DBB87C" w:rsidR="00D7572B" w:rsidRPr="00075CCE" w:rsidRDefault="00F80772"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w:t>
            </w:r>
          </w:p>
        </w:tc>
        <w:tc>
          <w:tcPr>
            <w:tcW w:w="112" w:type="pct"/>
            <w:vAlign w:val="bottom"/>
          </w:tcPr>
          <w:p w14:paraId="69AB745C" w14:textId="77777777" w:rsidR="00D7572B" w:rsidRPr="00075CCE" w:rsidRDefault="00D7572B" w:rsidP="003A013A">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719BE00F" w14:textId="05291845" w:rsidR="00D7572B" w:rsidRPr="00075CCE" w:rsidRDefault="00F80772"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81,259</w:t>
            </w:r>
          </w:p>
        </w:tc>
        <w:tc>
          <w:tcPr>
            <w:tcW w:w="112" w:type="pct"/>
            <w:vAlign w:val="bottom"/>
          </w:tcPr>
          <w:p w14:paraId="03EF9C35" w14:textId="7B40BD0A" w:rsidR="00D7572B" w:rsidRPr="00075CCE" w:rsidRDefault="00D7572B" w:rsidP="003A013A">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1A48615E" w14:textId="3B15AF4C" w:rsidR="00D7572B" w:rsidRPr="00075CCE" w:rsidRDefault="00F80772"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515</w:t>
            </w:r>
          </w:p>
        </w:tc>
        <w:tc>
          <w:tcPr>
            <w:tcW w:w="112" w:type="pct"/>
            <w:vAlign w:val="bottom"/>
          </w:tcPr>
          <w:p w14:paraId="65CC0AE5" w14:textId="77777777" w:rsidR="00D7572B" w:rsidRPr="00075CCE" w:rsidRDefault="00D7572B" w:rsidP="003A013A">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5FCAD26C" w14:textId="671710BA" w:rsidR="00D7572B" w:rsidRPr="00075CCE" w:rsidRDefault="00F80772" w:rsidP="00CE619C">
            <w:pPr>
              <w:tabs>
                <w:tab w:val="decimal" w:pos="840"/>
              </w:tabs>
              <w:spacing w:line="240" w:lineRule="exact"/>
              <w:ind w:right="-95"/>
              <w:rPr>
                <w:rFonts w:ascii="CordiaUPC" w:hAnsi="CordiaUPC" w:cs="CordiaUPC"/>
                <w:b/>
                <w:bCs/>
                <w:sz w:val="24"/>
                <w:szCs w:val="24"/>
              </w:rPr>
            </w:pPr>
            <w:r w:rsidRPr="00075CCE">
              <w:rPr>
                <w:rFonts w:ascii="CordiaUPC" w:hAnsi="CordiaUPC" w:cs="CordiaUPC"/>
                <w:b/>
                <w:bCs/>
                <w:sz w:val="24"/>
                <w:szCs w:val="24"/>
              </w:rPr>
              <w:t>967,236</w:t>
            </w:r>
          </w:p>
        </w:tc>
        <w:tc>
          <w:tcPr>
            <w:tcW w:w="112" w:type="pct"/>
            <w:vAlign w:val="bottom"/>
          </w:tcPr>
          <w:p w14:paraId="02F77445" w14:textId="77777777" w:rsidR="00D7572B" w:rsidRPr="00075CCE" w:rsidRDefault="00D7572B" w:rsidP="003A013A">
            <w:pPr>
              <w:tabs>
                <w:tab w:val="decimal" w:pos="903"/>
              </w:tabs>
              <w:spacing w:line="240" w:lineRule="exact"/>
              <w:ind w:right="-95"/>
              <w:rPr>
                <w:rFonts w:ascii="CordiaUPC" w:hAnsi="CordiaUPC" w:cs="CordiaUPC"/>
                <w:b/>
                <w:bCs/>
                <w:sz w:val="24"/>
                <w:szCs w:val="24"/>
              </w:rPr>
            </w:pPr>
          </w:p>
        </w:tc>
        <w:tc>
          <w:tcPr>
            <w:tcW w:w="559" w:type="pct"/>
            <w:tcBorders>
              <w:top w:val="single" w:sz="4" w:space="0" w:color="auto"/>
              <w:bottom w:val="double" w:sz="4" w:space="0" w:color="auto"/>
            </w:tcBorders>
            <w:vAlign w:val="bottom"/>
          </w:tcPr>
          <w:p w14:paraId="6A343848" w14:textId="577EDEBF" w:rsidR="00D7572B" w:rsidRPr="00075CCE" w:rsidRDefault="00F80772"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1,063,392</w:t>
            </w:r>
          </w:p>
        </w:tc>
      </w:tr>
      <w:tr w:rsidR="00D5605F" w:rsidRPr="00075CCE" w14:paraId="512CE7B7" w14:textId="77777777" w:rsidTr="00FB29C9">
        <w:tc>
          <w:tcPr>
            <w:tcW w:w="1056" w:type="pct"/>
          </w:tcPr>
          <w:p w14:paraId="2EA467C1" w14:textId="77777777" w:rsidR="00D7572B" w:rsidRPr="00075CCE" w:rsidRDefault="00D7572B" w:rsidP="003A013A">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tcBorders>
            <w:vAlign w:val="bottom"/>
          </w:tcPr>
          <w:p w14:paraId="742D14B4"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112" w:type="pct"/>
            <w:vAlign w:val="bottom"/>
          </w:tcPr>
          <w:p w14:paraId="00802313"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568" w:type="pct"/>
            <w:tcBorders>
              <w:top w:val="double" w:sz="4" w:space="0" w:color="auto"/>
            </w:tcBorders>
            <w:vAlign w:val="bottom"/>
          </w:tcPr>
          <w:p w14:paraId="4ECE2FBF"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112" w:type="pct"/>
            <w:vAlign w:val="bottom"/>
          </w:tcPr>
          <w:p w14:paraId="570A93CB"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646" w:type="pct"/>
            <w:tcBorders>
              <w:top w:val="double" w:sz="4" w:space="0" w:color="auto"/>
            </w:tcBorders>
            <w:vAlign w:val="bottom"/>
          </w:tcPr>
          <w:p w14:paraId="4BD4BD25"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112" w:type="pct"/>
            <w:vAlign w:val="bottom"/>
          </w:tcPr>
          <w:p w14:paraId="3B690B95"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577" w:type="pct"/>
            <w:tcBorders>
              <w:top w:val="double" w:sz="4" w:space="0" w:color="auto"/>
            </w:tcBorders>
            <w:vAlign w:val="bottom"/>
          </w:tcPr>
          <w:p w14:paraId="47EE367C"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112" w:type="pct"/>
            <w:vAlign w:val="bottom"/>
          </w:tcPr>
          <w:p w14:paraId="18AD0758"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505" w:type="pct"/>
            <w:tcBorders>
              <w:top w:val="double" w:sz="4" w:space="0" w:color="auto"/>
            </w:tcBorders>
            <w:vAlign w:val="bottom"/>
          </w:tcPr>
          <w:p w14:paraId="40FF7BB5" w14:textId="77777777" w:rsidR="00D7572B" w:rsidRPr="00075CCE" w:rsidRDefault="00D7572B" w:rsidP="00CE619C">
            <w:pPr>
              <w:tabs>
                <w:tab w:val="decimal" w:pos="840"/>
              </w:tabs>
              <w:spacing w:line="240" w:lineRule="exact"/>
              <w:ind w:right="-95"/>
              <w:rPr>
                <w:rFonts w:ascii="CordiaUPC" w:hAnsi="CordiaUPC" w:cs="CordiaUPC"/>
                <w:sz w:val="24"/>
                <w:szCs w:val="24"/>
              </w:rPr>
            </w:pPr>
          </w:p>
        </w:tc>
        <w:tc>
          <w:tcPr>
            <w:tcW w:w="112" w:type="pct"/>
            <w:vAlign w:val="bottom"/>
          </w:tcPr>
          <w:p w14:paraId="2439A632"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559" w:type="pct"/>
            <w:tcBorders>
              <w:top w:val="double" w:sz="4" w:space="0" w:color="auto"/>
            </w:tcBorders>
            <w:vAlign w:val="bottom"/>
          </w:tcPr>
          <w:p w14:paraId="52A9A507" w14:textId="77777777" w:rsidR="00D7572B" w:rsidRPr="00075CCE" w:rsidRDefault="00D7572B" w:rsidP="003A013A">
            <w:pPr>
              <w:tabs>
                <w:tab w:val="decimal" w:pos="903"/>
              </w:tabs>
              <w:spacing w:line="240" w:lineRule="exact"/>
              <w:ind w:right="-95"/>
              <w:rPr>
                <w:rFonts w:ascii="CordiaUPC" w:hAnsi="CordiaUPC" w:cs="CordiaUPC"/>
                <w:sz w:val="24"/>
                <w:szCs w:val="24"/>
              </w:rPr>
            </w:pPr>
          </w:p>
        </w:tc>
      </w:tr>
      <w:tr w:rsidR="00D5605F" w:rsidRPr="00075CCE" w14:paraId="2625D615" w14:textId="77777777" w:rsidTr="00FB29C9">
        <w:tc>
          <w:tcPr>
            <w:tcW w:w="1056" w:type="pct"/>
          </w:tcPr>
          <w:p w14:paraId="200E85E6" w14:textId="1492B860" w:rsidR="00D7572B" w:rsidRPr="00075CCE" w:rsidRDefault="00D7572B" w:rsidP="003A013A">
            <w:pPr>
              <w:tabs>
                <w:tab w:val="left" w:pos="720"/>
              </w:tabs>
              <w:spacing w:line="240" w:lineRule="exact"/>
              <w:ind w:left="159" w:right="-43" w:hanging="159"/>
              <w:rPr>
                <w:rFonts w:ascii="CordiaUPC" w:hAnsi="CordiaUPC" w:cs="CordiaUPC"/>
                <w:b/>
                <w:bCs/>
                <w:sz w:val="24"/>
                <w:szCs w:val="24"/>
              </w:rPr>
            </w:pPr>
            <w:r w:rsidRPr="00075CCE">
              <w:rPr>
                <w:rFonts w:ascii="CordiaUPC" w:hAnsi="CordiaUPC" w:cs="CordiaUPC" w:hint="cs"/>
                <w:b/>
                <w:bCs/>
                <w:i/>
                <w:iCs/>
                <w:sz w:val="24"/>
                <w:szCs w:val="24"/>
              </w:rPr>
              <w:t>Financial liabilities</w:t>
            </w:r>
          </w:p>
        </w:tc>
        <w:tc>
          <w:tcPr>
            <w:tcW w:w="529" w:type="pct"/>
            <w:vAlign w:val="bottom"/>
          </w:tcPr>
          <w:p w14:paraId="6833846C"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112" w:type="pct"/>
            <w:vAlign w:val="bottom"/>
          </w:tcPr>
          <w:p w14:paraId="1B6C0219"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568" w:type="pct"/>
            <w:vAlign w:val="bottom"/>
          </w:tcPr>
          <w:p w14:paraId="19992AE9"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112" w:type="pct"/>
            <w:vAlign w:val="bottom"/>
          </w:tcPr>
          <w:p w14:paraId="240FFE78"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646" w:type="pct"/>
            <w:vAlign w:val="bottom"/>
          </w:tcPr>
          <w:p w14:paraId="14A2028F"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112" w:type="pct"/>
            <w:vAlign w:val="bottom"/>
          </w:tcPr>
          <w:p w14:paraId="2648EDEF"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577" w:type="pct"/>
            <w:vAlign w:val="bottom"/>
          </w:tcPr>
          <w:p w14:paraId="56DCB653"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112" w:type="pct"/>
            <w:vAlign w:val="bottom"/>
          </w:tcPr>
          <w:p w14:paraId="6C4B7973"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505" w:type="pct"/>
            <w:vAlign w:val="bottom"/>
          </w:tcPr>
          <w:p w14:paraId="267F0ED0" w14:textId="77777777" w:rsidR="00D7572B" w:rsidRPr="00075CCE" w:rsidRDefault="00D7572B" w:rsidP="00CE619C">
            <w:pPr>
              <w:tabs>
                <w:tab w:val="decimal" w:pos="840"/>
              </w:tabs>
              <w:spacing w:line="240" w:lineRule="exact"/>
              <w:ind w:right="-95"/>
              <w:rPr>
                <w:rFonts w:ascii="CordiaUPC" w:hAnsi="CordiaUPC" w:cs="CordiaUPC"/>
                <w:sz w:val="24"/>
                <w:szCs w:val="24"/>
              </w:rPr>
            </w:pPr>
          </w:p>
        </w:tc>
        <w:tc>
          <w:tcPr>
            <w:tcW w:w="112" w:type="pct"/>
            <w:vAlign w:val="bottom"/>
          </w:tcPr>
          <w:p w14:paraId="736819E6" w14:textId="77777777" w:rsidR="00D7572B" w:rsidRPr="00075CCE" w:rsidRDefault="00D7572B" w:rsidP="003A013A">
            <w:pPr>
              <w:tabs>
                <w:tab w:val="decimal" w:pos="903"/>
              </w:tabs>
              <w:spacing w:line="240" w:lineRule="exact"/>
              <w:ind w:right="-95"/>
              <w:rPr>
                <w:rFonts w:ascii="CordiaUPC" w:hAnsi="CordiaUPC" w:cs="CordiaUPC"/>
                <w:sz w:val="24"/>
                <w:szCs w:val="24"/>
              </w:rPr>
            </w:pPr>
          </w:p>
        </w:tc>
        <w:tc>
          <w:tcPr>
            <w:tcW w:w="559" w:type="pct"/>
            <w:vAlign w:val="bottom"/>
          </w:tcPr>
          <w:p w14:paraId="7BB692AC" w14:textId="77777777" w:rsidR="00D7572B" w:rsidRPr="00075CCE" w:rsidRDefault="00D7572B" w:rsidP="003A013A">
            <w:pPr>
              <w:tabs>
                <w:tab w:val="decimal" w:pos="903"/>
              </w:tabs>
              <w:spacing w:line="240" w:lineRule="exact"/>
              <w:ind w:right="-95"/>
              <w:rPr>
                <w:rFonts w:ascii="CordiaUPC" w:hAnsi="CordiaUPC" w:cs="CordiaUPC"/>
                <w:sz w:val="24"/>
                <w:szCs w:val="24"/>
              </w:rPr>
            </w:pPr>
          </w:p>
        </w:tc>
      </w:tr>
      <w:tr w:rsidR="008543D6" w:rsidRPr="00075CCE" w14:paraId="1D58A513" w14:textId="77777777" w:rsidTr="00FB29C9">
        <w:tc>
          <w:tcPr>
            <w:tcW w:w="1056" w:type="pct"/>
          </w:tcPr>
          <w:p w14:paraId="5AD20DA3" w14:textId="6CC19295" w:rsidR="008543D6" w:rsidRPr="00075CCE" w:rsidRDefault="008543D6" w:rsidP="003A013A">
            <w:pPr>
              <w:tabs>
                <w:tab w:val="left" w:pos="720"/>
              </w:tabs>
              <w:spacing w:line="240" w:lineRule="exact"/>
              <w:ind w:left="159" w:right="-43" w:hanging="159"/>
              <w:rPr>
                <w:rFonts w:ascii="CordiaUPC" w:hAnsi="CordiaUPC" w:cs="CordiaUPC"/>
                <w:b/>
                <w:bCs/>
                <w:i/>
                <w:iCs/>
                <w:sz w:val="24"/>
                <w:szCs w:val="24"/>
              </w:rPr>
            </w:pPr>
            <w:r w:rsidRPr="00075CCE">
              <w:rPr>
                <w:rFonts w:ascii="CordiaUPC" w:hAnsi="CordiaUPC" w:cs="CordiaUPC" w:hint="cs"/>
                <w:sz w:val="24"/>
                <w:szCs w:val="24"/>
              </w:rPr>
              <w:t>Deposits</w:t>
            </w:r>
          </w:p>
        </w:tc>
        <w:tc>
          <w:tcPr>
            <w:tcW w:w="529" w:type="pct"/>
            <w:vAlign w:val="bottom"/>
          </w:tcPr>
          <w:p w14:paraId="4761FB68" w14:textId="73318F66"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14F6B2C7"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68" w:type="pct"/>
            <w:vAlign w:val="bottom"/>
          </w:tcPr>
          <w:p w14:paraId="573548A5" w14:textId="3D744905"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230BF4E"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646" w:type="pct"/>
            <w:vAlign w:val="bottom"/>
          </w:tcPr>
          <w:p w14:paraId="1327D341" w14:textId="2D101F68"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9E015C3"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77" w:type="pct"/>
            <w:vAlign w:val="bottom"/>
          </w:tcPr>
          <w:p w14:paraId="24AFE00A" w14:textId="6D0874BD"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0A329F67"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05" w:type="pct"/>
            <w:vAlign w:val="bottom"/>
          </w:tcPr>
          <w:p w14:paraId="5319D5A2" w14:textId="77DA7446" w:rsidR="008543D6"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860,264</w:t>
            </w:r>
          </w:p>
        </w:tc>
        <w:tc>
          <w:tcPr>
            <w:tcW w:w="112" w:type="pct"/>
            <w:vAlign w:val="bottom"/>
          </w:tcPr>
          <w:p w14:paraId="21258FEE"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59" w:type="pct"/>
            <w:vAlign w:val="bottom"/>
          </w:tcPr>
          <w:p w14:paraId="390F5C67" w14:textId="616CF643"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860,264</w:t>
            </w:r>
          </w:p>
        </w:tc>
      </w:tr>
      <w:tr w:rsidR="008543D6" w:rsidRPr="00075CCE" w14:paraId="5F836B9D" w14:textId="77777777" w:rsidTr="00FB29C9">
        <w:tc>
          <w:tcPr>
            <w:tcW w:w="1056" w:type="pct"/>
          </w:tcPr>
          <w:p w14:paraId="59BE6353" w14:textId="666D2522" w:rsidR="008543D6" w:rsidRPr="00075CCE" w:rsidRDefault="008543D6"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 xml:space="preserve">Interbank and money </w:t>
            </w:r>
            <w:r w:rsidR="00EB2EB0" w:rsidRPr="00075CCE">
              <w:rPr>
                <w:rFonts w:ascii="CordiaUPC" w:hAnsi="CordiaUPC" w:cs="CordiaUPC"/>
                <w:sz w:val="24"/>
                <w:szCs w:val="24"/>
              </w:rPr>
              <w:br/>
            </w:r>
            <w:r w:rsidRPr="00075CCE">
              <w:rPr>
                <w:rFonts w:ascii="CordiaUPC" w:hAnsi="CordiaUPC" w:cs="CordiaUPC" w:hint="cs"/>
                <w:sz w:val="24"/>
                <w:szCs w:val="24"/>
              </w:rPr>
              <w:t>market items</w:t>
            </w:r>
          </w:p>
        </w:tc>
        <w:tc>
          <w:tcPr>
            <w:tcW w:w="529" w:type="pct"/>
            <w:vAlign w:val="bottom"/>
          </w:tcPr>
          <w:p w14:paraId="77F554D8" w14:textId="4F5724A7"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19C4DFAD"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68" w:type="pct"/>
            <w:vAlign w:val="bottom"/>
          </w:tcPr>
          <w:p w14:paraId="30C5B768" w14:textId="31220D59"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2C19D62B"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646" w:type="pct"/>
            <w:vAlign w:val="bottom"/>
          </w:tcPr>
          <w:p w14:paraId="7639EABD" w14:textId="5E91AE33"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26EF3A91"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77" w:type="pct"/>
            <w:vAlign w:val="bottom"/>
          </w:tcPr>
          <w:p w14:paraId="42A6815A" w14:textId="787378BC"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08BD27C6"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05" w:type="pct"/>
            <w:vAlign w:val="bottom"/>
          </w:tcPr>
          <w:p w14:paraId="5BAB94BF" w14:textId="2C992FA1" w:rsidR="008543D6"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66,499</w:t>
            </w:r>
          </w:p>
        </w:tc>
        <w:tc>
          <w:tcPr>
            <w:tcW w:w="112" w:type="pct"/>
            <w:vAlign w:val="bottom"/>
          </w:tcPr>
          <w:p w14:paraId="6076379B"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59" w:type="pct"/>
            <w:vAlign w:val="bottom"/>
          </w:tcPr>
          <w:p w14:paraId="32401571" w14:textId="49E58C89"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66,499</w:t>
            </w:r>
          </w:p>
        </w:tc>
      </w:tr>
      <w:tr w:rsidR="008543D6" w:rsidRPr="00075CCE" w14:paraId="30A43619" w14:textId="77777777" w:rsidTr="00FB29C9">
        <w:tc>
          <w:tcPr>
            <w:tcW w:w="1056" w:type="pct"/>
          </w:tcPr>
          <w:p w14:paraId="12A86F4B" w14:textId="0A6118AF" w:rsidR="008543D6" w:rsidRPr="00075CCE" w:rsidRDefault="008543D6"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Liabilities payable on demand</w:t>
            </w:r>
          </w:p>
        </w:tc>
        <w:tc>
          <w:tcPr>
            <w:tcW w:w="529" w:type="pct"/>
            <w:vAlign w:val="bottom"/>
          </w:tcPr>
          <w:p w14:paraId="62C25734" w14:textId="5D260A62"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4984041"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68" w:type="pct"/>
            <w:vAlign w:val="bottom"/>
          </w:tcPr>
          <w:p w14:paraId="6FE5D9B3" w14:textId="0266E295"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FDD8AEE"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646" w:type="pct"/>
            <w:vAlign w:val="bottom"/>
          </w:tcPr>
          <w:p w14:paraId="5127C3AC" w14:textId="15D4B711"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D8A76F2"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77" w:type="pct"/>
            <w:vAlign w:val="bottom"/>
          </w:tcPr>
          <w:p w14:paraId="44021D79" w14:textId="00EBAABA"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203172AA"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05" w:type="pct"/>
            <w:vAlign w:val="bottom"/>
          </w:tcPr>
          <w:p w14:paraId="2408B715" w14:textId="7A6088BF" w:rsidR="008543D6"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4,075</w:t>
            </w:r>
          </w:p>
        </w:tc>
        <w:tc>
          <w:tcPr>
            <w:tcW w:w="112" w:type="pct"/>
            <w:vAlign w:val="bottom"/>
          </w:tcPr>
          <w:p w14:paraId="7D645380"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59" w:type="pct"/>
            <w:vAlign w:val="bottom"/>
          </w:tcPr>
          <w:p w14:paraId="0CE46285" w14:textId="19F9FAD9"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4,075</w:t>
            </w:r>
          </w:p>
        </w:tc>
      </w:tr>
      <w:tr w:rsidR="008543D6" w:rsidRPr="00075CCE" w14:paraId="3E7132EF" w14:textId="77777777" w:rsidTr="00FB29C9">
        <w:tc>
          <w:tcPr>
            <w:tcW w:w="1056" w:type="pct"/>
          </w:tcPr>
          <w:p w14:paraId="59A87892" w14:textId="170BDCC8" w:rsidR="008543D6" w:rsidRPr="00075CCE" w:rsidRDefault="008543D6"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 xml:space="preserve">Financial liabilities designated measured </w:t>
            </w:r>
            <w:r w:rsidRPr="00075CCE">
              <w:rPr>
                <w:rFonts w:ascii="CordiaUPC" w:hAnsi="CordiaUPC" w:cs="CordiaUPC" w:hint="cs"/>
                <w:sz w:val="24"/>
                <w:szCs w:val="24"/>
              </w:rPr>
              <w:br/>
              <w:t>at FVTPL</w:t>
            </w:r>
          </w:p>
        </w:tc>
        <w:tc>
          <w:tcPr>
            <w:tcW w:w="529" w:type="pct"/>
            <w:vAlign w:val="bottom"/>
          </w:tcPr>
          <w:p w14:paraId="2F266DA1" w14:textId="17694B23"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048853D"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68" w:type="pct"/>
            <w:vAlign w:val="bottom"/>
          </w:tcPr>
          <w:p w14:paraId="292C6781" w14:textId="0EB6ADEE"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43</w:t>
            </w:r>
            <w:r w:rsidR="00BC60B9" w:rsidRPr="00075CCE">
              <w:rPr>
                <w:rFonts w:ascii="CordiaUPC" w:hAnsi="CordiaUPC" w:cs="CordiaUPC"/>
                <w:sz w:val="24"/>
                <w:szCs w:val="24"/>
              </w:rPr>
              <w:t>6</w:t>
            </w:r>
          </w:p>
        </w:tc>
        <w:tc>
          <w:tcPr>
            <w:tcW w:w="112" w:type="pct"/>
            <w:vAlign w:val="bottom"/>
          </w:tcPr>
          <w:p w14:paraId="278B7A89"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646" w:type="pct"/>
            <w:vAlign w:val="bottom"/>
          </w:tcPr>
          <w:p w14:paraId="2CE895DD" w14:textId="1C7FC72B"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1CA0CAF"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77" w:type="pct"/>
            <w:vAlign w:val="bottom"/>
          </w:tcPr>
          <w:p w14:paraId="6F5587C3" w14:textId="6C0160BC"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F463D26"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05" w:type="pct"/>
            <w:vAlign w:val="bottom"/>
          </w:tcPr>
          <w:p w14:paraId="04A4B7A5" w14:textId="26191E17" w:rsidR="008543D6"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E25EA71"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59" w:type="pct"/>
            <w:vAlign w:val="bottom"/>
          </w:tcPr>
          <w:p w14:paraId="4F9FBF0D" w14:textId="56B5E42B"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43</w:t>
            </w:r>
            <w:r w:rsidR="00BC60B9" w:rsidRPr="00075CCE">
              <w:rPr>
                <w:rFonts w:ascii="CordiaUPC" w:hAnsi="CordiaUPC" w:cs="CordiaUPC"/>
                <w:sz w:val="24"/>
                <w:szCs w:val="24"/>
              </w:rPr>
              <w:t>6</w:t>
            </w:r>
          </w:p>
        </w:tc>
      </w:tr>
      <w:tr w:rsidR="008543D6" w:rsidRPr="00075CCE" w14:paraId="70D1C170" w14:textId="77777777" w:rsidTr="00FB29C9">
        <w:tc>
          <w:tcPr>
            <w:tcW w:w="1056" w:type="pct"/>
          </w:tcPr>
          <w:p w14:paraId="54965DDC" w14:textId="39F6E0A5" w:rsidR="008543D6" w:rsidRPr="00075CCE" w:rsidRDefault="008543D6"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Derivatives liabilities</w:t>
            </w:r>
          </w:p>
        </w:tc>
        <w:tc>
          <w:tcPr>
            <w:tcW w:w="529" w:type="pct"/>
            <w:vAlign w:val="bottom"/>
          </w:tcPr>
          <w:p w14:paraId="279BB1EA" w14:textId="3AAC7ED7"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7,808</w:t>
            </w:r>
          </w:p>
        </w:tc>
        <w:tc>
          <w:tcPr>
            <w:tcW w:w="112" w:type="pct"/>
            <w:vAlign w:val="bottom"/>
          </w:tcPr>
          <w:p w14:paraId="1B05348D"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68" w:type="pct"/>
            <w:vAlign w:val="bottom"/>
          </w:tcPr>
          <w:p w14:paraId="31BDD732" w14:textId="400F1A0A"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AF56810"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646" w:type="pct"/>
            <w:vAlign w:val="bottom"/>
          </w:tcPr>
          <w:p w14:paraId="13A611EB" w14:textId="15D1CF73"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438</w:t>
            </w:r>
          </w:p>
        </w:tc>
        <w:tc>
          <w:tcPr>
            <w:tcW w:w="112" w:type="pct"/>
            <w:vAlign w:val="bottom"/>
          </w:tcPr>
          <w:p w14:paraId="650A319F"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77" w:type="pct"/>
            <w:vAlign w:val="bottom"/>
          </w:tcPr>
          <w:p w14:paraId="531E8504" w14:textId="0BE8EADC"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4E1C5A4"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05" w:type="pct"/>
            <w:vAlign w:val="bottom"/>
          </w:tcPr>
          <w:p w14:paraId="74680096" w14:textId="7D299B9B" w:rsidR="008543D6"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54EB7CCB"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59" w:type="pct"/>
            <w:vAlign w:val="bottom"/>
          </w:tcPr>
          <w:p w14:paraId="691F4CCA" w14:textId="6B6582FA"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8,246</w:t>
            </w:r>
          </w:p>
        </w:tc>
      </w:tr>
      <w:tr w:rsidR="008543D6" w:rsidRPr="00075CCE" w14:paraId="537F80C3" w14:textId="77777777" w:rsidTr="00FB29C9">
        <w:tc>
          <w:tcPr>
            <w:tcW w:w="1056" w:type="pct"/>
          </w:tcPr>
          <w:p w14:paraId="2F551E86" w14:textId="5D7BA5B6" w:rsidR="008543D6" w:rsidRPr="00075CCE" w:rsidRDefault="008543D6"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Debts issued and borrowings</w:t>
            </w:r>
          </w:p>
        </w:tc>
        <w:tc>
          <w:tcPr>
            <w:tcW w:w="529" w:type="pct"/>
            <w:vAlign w:val="bottom"/>
          </w:tcPr>
          <w:p w14:paraId="6F80D3FE" w14:textId="747FACC7"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C51A4E5"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68" w:type="pct"/>
            <w:vAlign w:val="bottom"/>
          </w:tcPr>
          <w:p w14:paraId="232FB524" w14:textId="0D684E12" w:rsidR="008543D6" w:rsidRPr="00075CCE" w:rsidRDefault="001652CB"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844F8A5"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646" w:type="pct"/>
            <w:vAlign w:val="bottom"/>
          </w:tcPr>
          <w:p w14:paraId="0903D897" w14:textId="198D5469"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398DC10"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77" w:type="pct"/>
            <w:vAlign w:val="bottom"/>
          </w:tcPr>
          <w:p w14:paraId="4A3F4F64" w14:textId="7A08273C" w:rsidR="008543D6" w:rsidRPr="00075CCE" w:rsidRDefault="001652CB"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79D599A6"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05" w:type="pct"/>
            <w:vAlign w:val="bottom"/>
          </w:tcPr>
          <w:p w14:paraId="12746BD8" w14:textId="4F5BBFB3" w:rsidR="008543D6" w:rsidRPr="00075CCE" w:rsidRDefault="00075CCE"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75</w:t>
            </w:r>
            <w:r w:rsidR="001652CB" w:rsidRPr="00075CCE">
              <w:rPr>
                <w:rFonts w:ascii="CordiaUPC" w:hAnsi="CordiaUPC" w:cs="CordiaUPC"/>
                <w:sz w:val="24"/>
                <w:szCs w:val="24"/>
              </w:rPr>
              <w:t>,</w:t>
            </w:r>
            <w:r w:rsidRPr="00075CCE">
              <w:rPr>
                <w:rFonts w:ascii="CordiaUPC" w:hAnsi="CordiaUPC" w:cs="CordiaUPC"/>
                <w:sz w:val="24"/>
                <w:szCs w:val="24"/>
              </w:rPr>
              <w:t>511</w:t>
            </w:r>
          </w:p>
        </w:tc>
        <w:tc>
          <w:tcPr>
            <w:tcW w:w="112" w:type="pct"/>
            <w:vAlign w:val="bottom"/>
          </w:tcPr>
          <w:p w14:paraId="1759FEBC"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59" w:type="pct"/>
            <w:vAlign w:val="bottom"/>
          </w:tcPr>
          <w:p w14:paraId="728E2DCA" w14:textId="1B5E23E5"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75,511</w:t>
            </w:r>
          </w:p>
        </w:tc>
      </w:tr>
      <w:tr w:rsidR="008543D6" w:rsidRPr="00075CCE" w14:paraId="62CE6574" w14:textId="77777777" w:rsidTr="00FB29C9">
        <w:tc>
          <w:tcPr>
            <w:tcW w:w="1056" w:type="pct"/>
          </w:tcPr>
          <w:p w14:paraId="52371274" w14:textId="375B0AD7" w:rsidR="008543D6" w:rsidRPr="00075CCE" w:rsidRDefault="008543D6" w:rsidP="003A013A">
            <w:pPr>
              <w:tabs>
                <w:tab w:val="left" w:pos="720"/>
              </w:tabs>
              <w:spacing w:line="240" w:lineRule="exact"/>
              <w:ind w:left="159" w:right="-43" w:hanging="159"/>
              <w:rPr>
                <w:rFonts w:ascii="CordiaUPC" w:hAnsi="CordiaUPC" w:cs="CordiaUPC"/>
                <w:sz w:val="24"/>
                <w:szCs w:val="24"/>
                <w:lang w:val="en-US" w:bidi="th-TH"/>
              </w:rPr>
            </w:pPr>
            <w:r w:rsidRPr="00075CCE">
              <w:rPr>
                <w:rFonts w:ascii="CordiaUPC" w:hAnsi="CordiaUPC" w:cs="CordiaUPC" w:hint="cs"/>
                <w:sz w:val="24"/>
                <w:szCs w:val="24"/>
              </w:rPr>
              <w:t>Other financial liabilities</w:t>
            </w:r>
          </w:p>
        </w:tc>
        <w:tc>
          <w:tcPr>
            <w:tcW w:w="529" w:type="pct"/>
            <w:vAlign w:val="bottom"/>
          </w:tcPr>
          <w:p w14:paraId="25CBC1DC" w14:textId="61144341"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14D8E6F9"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68" w:type="pct"/>
            <w:vAlign w:val="bottom"/>
          </w:tcPr>
          <w:p w14:paraId="60218DF6" w14:textId="6D61DF68"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024FF65B"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646" w:type="pct"/>
            <w:vAlign w:val="bottom"/>
          </w:tcPr>
          <w:p w14:paraId="50AAA852" w14:textId="5DEC0EBE"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3E083286"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77" w:type="pct"/>
            <w:vAlign w:val="bottom"/>
          </w:tcPr>
          <w:p w14:paraId="5B871C44" w14:textId="17245F11"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vAlign w:val="bottom"/>
          </w:tcPr>
          <w:p w14:paraId="69543185"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05" w:type="pct"/>
            <w:vAlign w:val="bottom"/>
          </w:tcPr>
          <w:p w14:paraId="5DFCACD5" w14:textId="6014909B" w:rsidR="008543D6" w:rsidRPr="00075CCE" w:rsidRDefault="00F80772" w:rsidP="00CE619C">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9,783</w:t>
            </w:r>
          </w:p>
        </w:tc>
        <w:tc>
          <w:tcPr>
            <w:tcW w:w="112" w:type="pct"/>
            <w:vAlign w:val="bottom"/>
          </w:tcPr>
          <w:p w14:paraId="417F4856" w14:textId="77777777" w:rsidR="008543D6" w:rsidRPr="00075CCE" w:rsidRDefault="008543D6" w:rsidP="003A013A">
            <w:pPr>
              <w:tabs>
                <w:tab w:val="decimal" w:pos="903"/>
              </w:tabs>
              <w:spacing w:line="240" w:lineRule="exact"/>
              <w:ind w:right="-95"/>
              <w:rPr>
                <w:rFonts w:ascii="CordiaUPC" w:hAnsi="CordiaUPC" w:cs="CordiaUPC"/>
                <w:sz w:val="24"/>
                <w:szCs w:val="24"/>
              </w:rPr>
            </w:pPr>
          </w:p>
        </w:tc>
        <w:tc>
          <w:tcPr>
            <w:tcW w:w="559" w:type="pct"/>
            <w:vAlign w:val="bottom"/>
          </w:tcPr>
          <w:p w14:paraId="4B06E6BB" w14:textId="48502E1E" w:rsidR="008543D6" w:rsidRPr="00075CCE" w:rsidRDefault="00F80772" w:rsidP="003A013A">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9,783</w:t>
            </w:r>
          </w:p>
        </w:tc>
      </w:tr>
      <w:tr w:rsidR="008543D6" w:rsidRPr="00075CCE" w14:paraId="34A948D6" w14:textId="77777777" w:rsidTr="00FB29C9">
        <w:tc>
          <w:tcPr>
            <w:tcW w:w="1056" w:type="pct"/>
          </w:tcPr>
          <w:p w14:paraId="1CBD8A85" w14:textId="5D5BFF0D" w:rsidR="008543D6" w:rsidRPr="00075CCE" w:rsidRDefault="008543D6" w:rsidP="003A013A">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2E77CA76" w14:textId="5AD867DA" w:rsidR="008543D6" w:rsidRPr="00075CCE" w:rsidRDefault="00F80772"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7,808</w:t>
            </w:r>
          </w:p>
        </w:tc>
        <w:tc>
          <w:tcPr>
            <w:tcW w:w="112" w:type="pct"/>
            <w:vAlign w:val="bottom"/>
          </w:tcPr>
          <w:p w14:paraId="449EE8E8" w14:textId="77777777" w:rsidR="008543D6" w:rsidRPr="00075CCE" w:rsidRDefault="008543D6" w:rsidP="003A013A">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1F59F688" w14:textId="0986ED4D" w:rsidR="008543D6" w:rsidRPr="00075CCE" w:rsidRDefault="001652CB"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436</w:t>
            </w:r>
          </w:p>
        </w:tc>
        <w:tc>
          <w:tcPr>
            <w:tcW w:w="112" w:type="pct"/>
            <w:vAlign w:val="bottom"/>
          </w:tcPr>
          <w:p w14:paraId="5953889C" w14:textId="77777777" w:rsidR="008543D6" w:rsidRPr="00075CCE" w:rsidRDefault="008543D6" w:rsidP="003A013A">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74ACB444" w14:textId="6C139F1B" w:rsidR="008543D6" w:rsidRPr="00075CCE" w:rsidRDefault="00F80772"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438</w:t>
            </w:r>
          </w:p>
        </w:tc>
        <w:tc>
          <w:tcPr>
            <w:tcW w:w="112" w:type="pct"/>
            <w:vAlign w:val="bottom"/>
          </w:tcPr>
          <w:p w14:paraId="208C8E9D" w14:textId="77777777" w:rsidR="008543D6" w:rsidRPr="00075CCE" w:rsidRDefault="008543D6" w:rsidP="003A013A">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4B47E4E4" w14:textId="236B7CB3" w:rsidR="008543D6" w:rsidRPr="00075CCE" w:rsidRDefault="001652CB"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w:t>
            </w:r>
          </w:p>
        </w:tc>
        <w:tc>
          <w:tcPr>
            <w:tcW w:w="112" w:type="pct"/>
            <w:vAlign w:val="bottom"/>
          </w:tcPr>
          <w:p w14:paraId="2024E016" w14:textId="77777777" w:rsidR="008543D6" w:rsidRPr="00075CCE" w:rsidRDefault="008543D6" w:rsidP="003A013A">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41B57CFD" w14:textId="575012E8" w:rsidR="008543D6" w:rsidRPr="00075CCE" w:rsidRDefault="001652CB" w:rsidP="00CE619C">
            <w:pPr>
              <w:tabs>
                <w:tab w:val="decimal" w:pos="840"/>
              </w:tabs>
              <w:spacing w:line="240" w:lineRule="exact"/>
              <w:ind w:right="-95"/>
              <w:rPr>
                <w:rFonts w:ascii="CordiaUPC" w:hAnsi="CordiaUPC" w:cs="CordiaUPC"/>
                <w:b/>
                <w:bCs/>
                <w:sz w:val="24"/>
                <w:szCs w:val="24"/>
              </w:rPr>
            </w:pPr>
            <w:r w:rsidRPr="00075CCE">
              <w:rPr>
                <w:rFonts w:ascii="CordiaUPC" w:hAnsi="CordiaUPC" w:cs="CordiaUPC"/>
                <w:b/>
                <w:bCs/>
                <w:sz w:val="24"/>
                <w:szCs w:val="24"/>
              </w:rPr>
              <w:t>1,016,132</w:t>
            </w:r>
          </w:p>
        </w:tc>
        <w:tc>
          <w:tcPr>
            <w:tcW w:w="112" w:type="pct"/>
            <w:vAlign w:val="bottom"/>
          </w:tcPr>
          <w:p w14:paraId="6A88DD4F" w14:textId="77777777" w:rsidR="008543D6" w:rsidRPr="00075CCE" w:rsidRDefault="008543D6" w:rsidP="003A013A">
            <w:pPr>
              <w:tabs>
                <w:tab w:val="decimal" w:pos="903"/>
              </w:tabs>
              <w:spacing w:line="240" w:lineRule="exact"/>
              <w:ind w:right="-95"/>
              <w:rPr>
                <w:rFonts w:ascii="CordiaUPC" w:hAnsi="CordiaUPC" w:cs="CordiaUPC"/>
                <w:b/>
                <w:bCs/>
                <w:sz w:val="24"/>
                <w:szCs w:val="24"/>
              </w:rPr>
            </w:pPr>
          </w:p>
        </w:tc>
        <w:tc>
          <w:tcPr>
            <w:tcW w:w="559" w:type="pct"/>
            <w:tcBorders>
              <w:top w:val="single" w:sz="4" w:space="0" w:color="auto"/>
              <w:bottom w:val="double" w:sz="4" w:space="0" w:color="auto"/>
            </w:tcBorders>
            <w:vAlign w:val="bottom"/>
          </w:tcPr>
          <w:p w14:paraId="1F9F1304" w14:textId="483BA57B" w:rsidR="008543D6" w:rsidRPr="00075CCE" w:rsidRDefault="00F80772" w:rsidP="003A013A">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1,024,81</w:t>
            </w:r>
            <w:r w:rsidR="00BC60B9" w:rsidRPr="00075CCE">
              <w:rPr>
                <w:rFonts w:ascii="CordiaUPC" w:hAnsi="CordiaUPC" w:cs="CordiaUPC"/>
                <w:b/>
                <w:bCs/>
                <w:sz w:val="24"/>
                <w:szCs w:val="24"/>
              </w:rPr>
              <w:t>4</w:t>
            </w:r>
          </w:p>
        </w:tc>
      </w:tr>
    </w:tbl>
    <w:p w14:paraId="0A312B84" w14:textId="24BA84A5" w:rsidR="00D7572B" w:rsidRPr="00075CCE" w:rsidRDefault="00D7572B" w:rsidP="0056457D">
      <w:pPr>
        <w:pStyle w:val="block"/>
        <w:spacing w:after="0" w:line="240" w:lineRule="atLeast"/>
        <w:ind w:left="0"/>
        <w:jc w:val="thaiDistribute"/>
        <w:rPr>
          <w:rFonts w:ascii="CordiaUPC" w:hAnsi="CordiaUPC" w:cs="CordiaUPC"/>
          <w:sz w:val="18"/>
          <w:szCs w:val="18"/>
          <w:lang w:val="en-GB"/>
        </w:rPr>
      </w:pPr>
    </w:p>
    <w:tbl>
      <w:tblPr>
        <w:tblW w:w="10473" w:type="dxa"/>
        <w:tblLayout w:type="fixed"/>
        <w:tblLook w:val="04A0" w:firstRow="1" w:lastRow="0" w:firstColumn="1" w:lastColumn="0" w:noHBand="0" w:noVBand="1"/>
      </w:tblPr>
      <w:tblGrid>
        <w:gridCol w:w="2153"/>
        <w:gridCol w:w="1104"/>
        <w:gridCol w:w="241"/>
        <w:gridCol w:w="1137"/>
        <w:gridCol w:w="243"/>
        <w:gridCol w:w="1349"/>
        <w:gridCol w:w="241"/>
        <w:gridCol w:w="1261"/>
        <w:gridCol w:w="237"/>
        <w:gridCol w:w="1131"/>
        <w:gridCol w:w="237"/>
        <w:gridCol w:w="1139"/>
      </w:tblGrid>
      <w:tr w:rsidR="0056457D" w:rsidRPr="00075CCE" w14:paraId="1C1095CC" w14:textId="77777777" w:rsidTr="0056457D">
        <w:trPr>
          <w:tblHeader/>
        </w:trPr>
        <w:tc>
          <w:tcPr>
            <w:tcW w:w="1028" w:type="pct"/>
          </w:tcPr>
          <w:p w14:paraId="72DA1BF1" w14:textId="77777777" w:rsidR="0056457D" w:rsidRPr="00075CCE" w:rsidRDefault="0056457D" w:rsidP="007470AF">
            <w:pPr>
              <w:tabs>
                <w:tab w:val="left" w:pos="720"/>
              </w:tabs>
              <w:spacing w:line="200" w:lineRule="exact"/>
              <w:ind w:left="159" w:right="-43" w:hanging="159"/>
              <w:rPr>
                <w:rFonts w:ascii="CordiaUPC" w:hAnsi="CordiaUPC" w:cs="CordiaUPC"/>
                <w:sz w:val="24"/>
                <w:szCs w:val="24"/>
              </w:rPr>
            </w:pPr>
          </w:p>
        </w:tc>
        <w:tc>
          <w:tcPr>
            <w:tcW w:w="3972" w:type="pct"/>
            <w:gridSpan w:val="11"/>
          </w:tcPr>
          <w:p w14:paraId="346EDC92" w14:textId="77777777" w:rsidR="0056457D" w:rsidRPr="00075CCE" w:rsidRDefault="0056457D" w:rsidP="007470AF">
            <w:pPr>
              <w:tabs>
                <w:tab w:val="left" w:pos="720"/>
              </w:tabs>
              <w:spacing w:line="200" w:lineRule="exact"/>
              <w:ind w:left="-110" w:right="-101"/>
              <w:jc w:val="center"/>
              <w:rPr>
                <w:rFonts w:ascii="CordiaUPC" w:hAnsi="CordiaUPC" w:cs="CordiaUPC"/>
                <w:b/>
                <w:bCs/>
                <w:sz w:val="24"/>
                <w:szCs w:val="24"/>
              </w:rPr>
            </w:pPr>
            <w:r w:rsidRPr="00075CCE">
              <w:rPr>
                <w:rFonts w:ascii="CordiaUPC" w:hAnsi="CordiaUPC" w:cs="CordiaUPC" w:hint="cs"/>
                <w:b/>
                <w:bCs/>
                <w:sz w:val="24"/>
                <w:szCs w:val="24"/>
              </w:rPr>
              <w:t>Consolidated</w:t>
            </w:r>
            <w:r w:rsidRPr="00075CCE">
              <w:rPr>
                <w:rFonts w:ascii="CordiaUPC" w:hAnsi="CordiaUPC" w:cs="CordiaUPC" w:hint="cs"/>
                <w:sz w:val="24"/>
                <w:szCs w:val="24"/>
              </w:rPr>
              <w:t xml:space="preserve"> </w:t>
            </w:r>
          </w:p>
        </w:tc>
      </w:tr>
      <w:tr w:rsidR="0056457D" w:rsidRPr="00075CCE" w14:paraId="4CF458CF" w14:textId="77777777" w:rsidTr="0056457D">
        <w:trPr>
          <w:tblHeader/>
        </w:trPr>
        <w:tc>
          <w:tcPr>
            <w:tcW w:w="1028" w:type="pct"/>
          </w:tcPr>
          <w:p w14:paraId="434F74E6" w14:textId="77777777" w:rsidR="0056457D" w:rsidRPr="00075CCE" w:rsidRDefault="0056457D" w:rsidP="007470AF">
            <w:pPr>
              <w:tabs>
                <w:tab w:val="left" w:pos="720"/>
              </w:tabs>
              <w:spacing w:line="200" w:lineRule="exact"/>
              <w:ind w:left="159" w:right="-43" w:hanging="159"/>
              <w:rPr>
                <w:rFonts w:ascii="CordiaUPC" w:hAnsi="CordiaUPC" w:cs="CordiaUPC"/>
                <w:sz w:val="24"/>
                <w:szCs w:val="24"/>
                <w:cs/>
              </w:rPr>
            </w:pPr>
          </w:p>
        </w:tc>
        <w:tc>
          <w:tcPr>
            <w:tcW w:w="527" w:type="pct"/>
            <w:vAlign w:val="bottom"/>
            <w:hideMark/>
          </w:tcPr>
          <w:p w14:paraId="5A446176"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p w14:paraId="0C5BD7C4"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r w:rsidRPr="00075CCE">
              <w:rPr>
                <w:rFonts w:ascii="CordiaUPC" w:hAnsi="CordiaUPC" w:cs="CordiaUPC" w:hint="cs"/>
                <w:sz w:val="24"/>
                <w:szCs w:val="24"/>
              </w:rPr>
              <w:t>Financial instruments measured at FVTPL</w:t>
            </w:r>
          </w:p>
        </w:tc>
        <w:tc>
          <w:tcPr>
            <w:tcW w:w="115" w:type="pct"/>
            <w:vAlign w:val="bottom"/>
          </w:tcPr>
          <w:p w14:paraId="3A714342"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tc>
        <w:tc>
          <w:tcPr>
            <w:tcW w:w="543" w:type="pct"/>
            <w:vAlign w:val="bottom"/>
            <w:hideMark/>
          </w:tcPr>
          <w:p w14:paraId="262E18A4"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designated as at FVTPL</w:t>
            </w:r>
          </w:p>
        </w:tc>
        <w:tc>
          <w:tcPr>
            <w:tcW w:w="116" w:type="pct"/>
            <w:vAlign w:val="bottom"/>
          </w:tcPr>
          <w:p w14:paraId="51740100"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tc>
        <w:tc>
          <w:tcPr>
            <w:tcW w:w="644" w:type="pct"/>
            <w:vAlign w:val="bottom"/>
            <w:hideMark/>
          </w:tcPr>
          <w:p w14:paraId="6A574A65"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p w14:paraId="31CDE606"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measured at FVOCI</w:t>
            </w:r>
          </w:p>
        </w:tc>
        <w:tc>
          <w:tcPr>
            <w:tcW w:w="115" w:type="pct"/>
            <w:vAlign w:val="bottom"/>
          </w:tcPr>
          <w:p w14:paraId="42FE4C25"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tc>
        <w:tc>
          <w:tcPr>
            <w:tcW w:w="602" w:type="pct"/>
            <w:vAlign w:val="bottom"/>
            <w:hideMark/>
          </w:tcPr>
          <w:p w14:paraId="30BC0AB9" w14:textId="5C110A72" w:rsidR="0056457D" w:rsidRPr="00075CCE" w:rsidRDefault="007F350F" w:rsidP="007470AF">
            <w:pPr>
              <w:tabs>
                <w:tab w:val="left" w:pos="720"/>
              </w:tabs>
              <w:spacing w:line="20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designated as at FVOCI</w:t>
            </w:r>
          </w:p>
        </w:tc>
        <w:tc>
          <w:tcPr>
            <w:tcW w:w="113" w:type="pct"/>
            <w:vAlign w:val="bottom"/>
          </w:tcPr>
          <w:p w14:paraId="38F42889"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cs/>
              </w:rPr>
            </w:pPr>
          </w:p>
        </w:tc>
        <w:tc>
          <w:tcPr>
            <w:tcW w:w="540" w:type="pct"/>
            <w:vAlign w:val="bottom"/>
          </w:tcPr>
          <w:p w14:paraId="09C3D4A2" w14:textId="597B9630" w:rsidR="0056457D" w:rsidRPr="00075CCE" w:rsidRDefault="0056457D" w:rsidP="007470AF">
            <w:pPr>
              <w:tabs>
                <w:tab w:val="left" w:pos="720"/>
              </w:tabs>
              <w:spacing w:line="200" w:lineRule="exact"/>
              <w:ind w:left="-110" w:right="-101"/>
              <w:jc w:val="center"/>
              <w:rPr>
                <w:rFonts w:ascii="CordiaUPC" w:hAnsi="CordiaUPC" w:cs="CordiaUPC"/>
                <w:sz w:val="24"/>
                <w:szCs w:val="24"/>
              </w:rPr>
            </w:pPr>
            <w:r w:rsidRPr="00075CCE">
              <w:rPr>
                <w:rFonts w:ascii="CordiaUPC" w:hAnsi="CordiaUPC" w:cs="CordiaUPC" w:hint="cs"/>
                <w:sz w:val="24"/>
                <w:szCs w:val="24"/>
              </w:rPr>
              <w:t>Financial instruments measured at amortised</w:t>
            </w:r>
            <w:r w:rsidR="00EB2EB0" w:rsidRPr="00075CCE">
              <w:rPr>
                <w:rFonts w:ascii="CordiaUPC" w:hAnsi="CordiaUPC" w:cs="CordiaUPC"/>
                <w:sz w:val="24"/>
                <w:szCs w:val="24"/>
              </w:rPr>
              <w:br/>
            </w:r>
            <w:r w:rsidRPr="00075CCE">
              <w:rPr>
                <w:rFonts w:ascii="CordiaUPC" w:hAnsi="CordiaUPC" w:cs="CordiaUPC" w:hint="cs"/>
                <w:sz w:val="24"/>
                <w:szCs w:val="24"/>
              </w:rPr>
              <w:t xml:space="preserve"> cost</w:t>
            </w:r>
          </w:p>
        </w:tc>
        <w:tc>
          <w:tcPr>
            <w:tcW w:w="113" w:type="pct"/>
            <w:vAlign w:val="bottom"/>
          </w:tcPr>
          <w:p w14:paraId="38C0FB8E"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tc>
        <w:tc>
          <w:tcPr>
            <w:tcW w:w="544" w:type="pct"/>
            <w:vAlign w:val="bottom"/>
          </w:tcPr>
          <w:p w14:paraId="5E7F52F9"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p w14:paraId="559EF2DF"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p w14:paraId="4DD83BBD"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p w14:paraId="7B789C9F"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p>
          <w:p w14:paraId="5D1D6D3B" w14:textId="77777777" w:rsidR="0056457D" w:rsidRPr="00075CCE" w:rsidRDefault="0056457D" w:rsidP="007470AF">
            <w:pPr>
              <w:tabs>
                <w:tab w:val="left" w:pos="720"/>
              </w:tabs>
              <w:spacing w:line="200" w:lineRule="exact"/>
              <w:ind w:left="-110" w:right="-101"/>
              <w:jc w:val="center"/>
              <w:rPr>
                <w:rFonts w:ascii="CordiaUPC" w:hAnsi="CordiaUPC" w:cs="CordiaUPC"/>
                <w:sz w:val="24"/>
                <w:szCs w:val="24"/>
              </w:rPr>
            </w:pPr>
            <w:r w:rsidRPr="00075CCE">
              <w:rPr>
                <w:rFonts w:ascii="CordiaUPC" w:hAnsi="CordiaUPC" w:cs="CordiaUPC" w:hint="cs"/>
                <w:sz w:val="24"/>
                <w:szCs w:val="24"/>
              </w:rPr>
              <w:t>Total</w:t>
            </w:r>
          </w:p>
        </w:tc>
      </w:tr>
      <w:tr w:rsidR="0056457D" w:rsidRPr="00075CCE" w14:paraId="3080264E" w14:textId="77777777" w:rsidTr="0056457D">
        <w:trPr>
          <w:tblHeader/>
        </w:trPr>
        <w:tc>
          <w:tcPr>
            <w:tcW w:w="1028" w:type="pct"/>
          </w:tcPr>
          <w:p w14:paraId="54FFD803" w14:textId="77777777" w:rsidR="0056457D" w:rsidRPr="00075CCE" w:rsidRDefault="0056457D" w:rsidP="007470AF">
            <w:pPr>
              <w:tabs>
                <w:tab w:val="left" w:pos="720"/>
              </w:tabs>
              <w:spacing w:line="200" w:lineRule="exact"/>
              <w:ind w:left="159" w:right="-43" w:hanging="159"/>
              <w:rPr>
                <w:rFonts w:ascii="CordiaUPC" w:hAnsi="CordiaUPC" w:cs="CordiaUPC"/>
                <w:sz w:val="24"/>
                <w:szCs w:val="24"/>
              </w:rPr>
            </w:pPr>
          </w:p>
        </w:tc>
        <w:tc>
          <w:tcPr>
            <w:tcW w:w="3972" w:type="pct"/>
            <w:gridSpan w:val="11"/>
          </w:tcPr>
          <w:p w14:paraId="760ECA9F" w14:textId="77777777" w:rsidR="0056457D" w:rsidRPr="00075CCE" w:rsidRDefault="0056457D" w:rsidP="007470AF">
            <w:pPr>
              <w:tabs>
                <w:tab w:val="left" w:pos="720"/>
              </w:tabs>
              <w:spacing w:line="200" w:lineRule="exact"/>
              <w:ind w:left="-110" w:right="-101"/>
              <w:jc w:val="center"/>
              <w:rPr>
                <w:rFonts w:ascii="CordiaUPC" w:hAnsi="CordiaUPC" w:cs="CordiaUPC"/>
                <w:bCs/>
                <w:i/>
                <w:iCs/>
                <w:sz w:val="24"/>
                <w:szCs w:val="24"/>
              </w:rPr>
            </w:pPr>
            <w:r w:rsidRPr="00075CCE">
              <w:rPr>
                <w:rFonts w:ascii="CordiaUPC" w:hAnsi="CordiaUPC" w:cs="CordiaUPC" w:hint="cs"/>
                <w:bCs/>
                <w:i/>
                <w:iCs/>
                <w:sz w:val="24"/>
                <w:szCs w:val="24"/>
              </w:rPr>
              <w:t>(in million Baht)</w:t>
            </w:r>
          </w:p>
        </w:tc>
      </w:tr>
      <w:tr w:rsidR="005E64CF" w:rsidRPr="00075CCE" w14:paraId="347C1C6E" w14:textId="77777777" w:rsidTr="0056457D">
        <w:trPr>
          <w:tblHeader/>
        </w:trPr>
        <w:tc>
          <w:tcPr>
            <w:tcW w:w="1028" w:type="pct"/>
            <w:hideMark/>
          </w:tcPr>
          <w:p w14:paraId="3F4A5195" w14:textId="11052CE8" w:rsidR="005E64CF" w:rsidRPr="00075CCE" w:rsidRDefault="005E64CF" w:rsidP="005E64CF">
            <w:pPr>
              <w:tabs>
                <w:tab w:val="left" w:pos="720"/>
              </w:tabs>
              <w:spacing w:line="200" w:lineRule="exact"/>
              <w:ind w:right="-43"/>
              <w:rPr>
                <w:rFonts w:ascii="CordiaUPC" w:hAnsi="CordiaUPC" w:cs="CordiaUPC"/>
                <w:b/>
                <w:bCs/>
                <w:i/>
                <w:iCs/>
                <w:sz w:val="24"/>
                <w:szCs w:val="24"/>
                <w:cs/>
              </w:rPr>
            </w:pPr>
            <w:r w:rsidRPr="00075CCE">
              <w:rPr>
                <w:rFonts w:ascii="CordiaUPC" w:hAnsi="CordiaUPC" w:cs="CordiaUPC" w:hint="cs"/>
                <w:b/>
                <w:bCs/>
                <w:i/>
                <w:iCs/>
                <w:sz w:val="24"/>
                <w:szCs w:val="24"/>
              </w:rPr>
              <w:t xml:space="preserve">At </w:t>
            </w:r>
            <w:r w:rsidRPr="00075CCE">
              <w:rPr>
                <w:rFonts w:ascii="CordiaUPC" w:hAnsi="CordiaUPC" w:cs="CordiaUPC"/>
                <w:b/>
                <w:bCs/>
                <w:i/>
                <w:iCs/>
                <w:sz w:val="24"/>
                <w:szCs w:val="24"/>
              </w:rPr>
              <w:t>31 December 2020</w:t>
            </w:r>
          </w:p>
        </w:tc>
        <w:tc>
          <w:tcPr>
            <w:tcW w:w="527" w:type="pct"/>
          </w:tcPr>
          <w:p w14:paraId="21289367"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5" w:type="pct"/>
          </w:tcPr>
          <w:p w14:paraId="2CAB9AD4"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543" w:type="pct"/>
          </w:tcPr>
          <w:p w14:paraId="4E5F8AA3"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6" w:type="pct"/>
          </w:tcPr>
          <w:p w14:paraId="42565DF7"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644" w:type="pct"/>
          </w:tcPr>
          <w:p w14:paraId="065FA2E7"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5" w:type="pct"/>
          </w:tcPr>
          <w:p w14:paraId="1DF9270D"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602" w:type="pct"/>
          </w:tcPr>
          <w:p w14:paraId="7A5BDADC"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3" w:type="pct"/>
          </w:tcPr>
          <w:p w14:paraId="30E83284"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540" w:type="pct"/>
          </w:tcPr>
          <w:p w14:paraId="56E6D0E3"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3" w:type="pct"/>
          </w:tcPr>
          <w:p w14:paraId="6FE8739F"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544" w:type="pct"/>
          </w:tcPr>
          <w:p w14:paraId="43A88ED3"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r>
      <w:tr w:rsidR="005E64CF" w:rsidRPr="00075CCE" w14:paraId="6AC2AE6D" w14:textId="77777777" w:rsidTr="0056457D">
        <w:trPr>
          <w:tblHeader/>
        </w:trPr>
        <w:tc>
          <w:tcPr>
            <w:tcW w:w="1028" w:type="pct"/>
            <w:hideMark/>
          </w:tcPr>
          <w:p w14:paraId="185B7165" w14:textId="77777777" w:rsidR="005E64CF" w:rsidRPr="00075CCE" w:rsidRDefault="005E64CF" w:rsidP="005E64CF">
            <w:pPr>
              <w:tabs>
                <w:tab w:val="left" w:pos="720"/>
              </w:tabs>
              <w:spacing w:line="200" w:lineRule="exact"/>
              <w:ind w:left="159" w:right="-43" w:hanging="159"/>
              <w:rPr>
                <w:rFonts w:ascii="CordiaUPC" w:hAnsi="CordiaUPC" w:cs="CordiaUPC"/>
                <w:b/>
                <w:bCs/>
                <w:i/>
                <w:iCs/>
                <w:sz w:val="24"/>
                <w:szCs w:val="24"/>
              </w:rPr>
            </w:pPr>
            <w:r w:rsidRPr="00075CCE">
              <w:rPr>
                <w:rFonts w:ascii="CordiaUPC" w:hAnsi="CordiaUPC" w:cs="CordiaUPC" w:hint="cs"/>
                <w:b/>
                <w:bCs/>
                <w:i/>
                <w:iCs/>
                <w:sz w:val="24"/>
                <w:szCs w:val="24"/>
              </w:rPr>
              <w:t>Financial assets</w:t>
            </w:r>
          </w:p>
        </w:tc>
        <w:tc>
          <w:tcPr>
            <w:tcW w:w="527" w:type="pct"/>
          </w:tcPr>
          <w:p w14:paraId="0719E378" w14:textId="77777777" w:rsidR="005E64CF" w:rsidRPr="00075CCE" w:rsidRDefault="005E64CF" w:rsidP="005E64CF">
            <w:pPr>
              <w:tabs>
                <w:tab w:val="left" w:pos="720"/>
              </w:tabs>
              <w:spacing w:line="200" w:lineRule="exact"/>
              <w:ind w:right="-101"/>
              <w:jc w:val="center"/>
              <w:rPr>
                <w:rFonts w:ascii="CordiaUPC" w:hAnsi="CordiaUPC" w:cs="CordiaUPC"/>
                <w:sz w:val="24"/>
                <w:szCs w:val="24"/>
                <w:cs/>
              </w:rPr>
            </w:pPr>
          </w:p>
        </w:tc>
        <w:tc>
          <w:tcPr>
            <w:tcW w:w="115" w:type="pct"/>
          </w:tcPr>
          <w:p w14:paraId="073839C8"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543" w:type="pct"/>
          </w:tcPr>
          <w:p w14:paraId="130D5034"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6" w:type="pct"/>
          </w:tcPr>
          <w:p w14:paraId="00CA8441"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644" w:type="pct"/>
          </w:tcPr>
          <w:p w14:paraId="74406F47"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5" w:type="pct"/>
          </w:tcPr>
          <w:p w14:paraId="66F9E370"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602" w:type="pct"/>
          </w:tcPr>
          <w:p w14:paraId="1B97339B"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3" w:type="pct"/>
          </w:tcPr>
          <w:p w14:paraId="12A374B6"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540" w:type="pct"/>
          </w:tcPr>
          <w:p w14:paraId="23C134D3"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113" w:type="pct"/>
          </w:tcPr>
          <w:p w14:paraId="461439CD"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c>
          <w:tcPr>
            <w:tcW w:w="544" w:type="pct"/>
          </w:tcPr>
          <w:p w14:paraId="10FA3B54" w14:textId="77777777" w:rsidR="005E64CF" w:rsidRPr="00075CCE" w:rsidRDefault="005E64CF" w:rsidP="005E64CF">
            <w:pPr>
              <w:tabs>
                <w:tab w:val="left" w:pos="720"/>
              </w:tabs>
              <w:spacing w:line="200" w:lineRule="exact"/>
              <w:ind w:right="-101"/>
              <w:jc w:val="center"/>
              <w:rPr>
                <w:rFonts w:ascii="CordiaUPC" w:hAnsi="CordiaUPC" w:cs="CordiaUPC"/>
                <w:sz w:val="24"/>
                <w:szCs w:val="24"/>
              </w:rPr>
            </w:pPr>
          </w:p>
        </w:tc>
      </w:tr>
      <w:tr w:rsidR="005E64CF" w:rsidRPr="00075CCE" w14:paraId="0CE4DBA0" w14:textId="77777777" w:rsidTr="007470AF">
        <w:trPr>
          <w:tblHeader/>
        </w:trPr>
        <w:tc>
          <w:tcPr>
            <w:tcW w:w="1028" w:type="pct"/>
            <w:hideMark/>
          </w:tcPr>
          <w:p w14:paraId="49AA6C2E"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Cash</w:t>
            </w:r>
          </w:p>
        </w:tc>
        <w:tc>
          <w:tcPr>
            <w:tcW w:w="527" w:type="pct"/>
          </w:tcPr>
          <w:p w14:paraId="2A04FFB9" w14:textId="1CC5AC6D"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5" w:type="pct"/>
          </w:tcPr>
          <w:p w14:paraId="1CD31BF9"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3" w:type="pct"/>
          </w:tcPr>
          <w:p w14:paraId="69E4E909" w14:textId="667496E8"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6" w:type="pct"/>
          </w:tcPr>
          <w:p w14:paraId="0DCCE659" w14:textId="77777777" w:rsidR="005E64CF" w:rsidRPr="00075CCE" w:rsidRDefault="005E64CF" w:rsidP="005E64CF">
            <w:pPr>
              <w:tabs>
                <w:tab w:val="decimal" w:pos="890"/>
              </w:tabs>
              <w:spacing w:line="200" w:lineRule="exact"/>
              <w:rPr>
                <w:rFonts w:ascii="CordiaUPC" w:hAnsi="CordiaUPC" w:cs="CordiaUPC"/>
                <w:sz w:val="24"/>
                <w:szCs w:val="24"/>
              </w:rPr>
            </w:pPr>
          </w:p>
        </w:tc>
        <w:tc>
          <w:tcPr>
            <w:tcW w:w="644" w:type="pct"/>
          </w:tcPr>
          <w:p w14:paraId="08ADA347" w14:textId="21CE1CCC"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085D7E17" w14:textId="77777777" w:rsidR="005E64CF" w:rsidRPr="00075CCE" w:rsidRDefault="005E64CF" w:rsidP="005E64CF">
            <w:pPr>
              <w:tabs>
                <w:tab w:val="decimal" w:pos="890"/>
              </w:tabs>
              <w:spacing w:line="200" w:lineRule="exact"/>
              <w:rPr>
                <w:rFonts w:ascii="CordiaUPC" w:hAnsi="CordiaUPC" w:cs="CordiaUPC"/>
                <w:sz w:val="24"/>
                <w:szCs w:val="24"/>
              </w:rPr>
            </w:pPr>
          </w:p>
        </w:tc>
        <w:tc>
          <w:tcPr>
            <w:tcW w:w="602" w:type="pct"/>
          </w:tcPr>
          <w:p w14:paraId="05BADAAD" w14:textId="7B3381C4"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3" w:type="pct"/>
          </w:tcPr>
          <w:p w14:paraId="6C63D9AA"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0" w:type="pct"/>
          </w:tcPr>
          <w:p w14:paraId="4DA23F26" w14:textId="02063D3C"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sz w:val="24"/>
                <w:szCs w:val="24"/>
              </w:rPr>
              <w:t>21,943</w:t>
            </w:r>
          </w:p>
        </w:tc>
        <w:tc>
          <w:tcPr>
            <w:tcW w:w="113" w:type="pct"/>
          </w:tcPr>
          <w:p w14:paraId="645D8053"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4" w:type="pct"/>
          </w:tcPr>
          <w:p w14:paraId="7210E317" w14:textId="4467D22E"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sz w:val="24"/>
                <w:szCs w:val="24"/>
              </w:rPr>
              <w:t>21,943</w:t>
            </w:r>
          </w:p>
        </w:tc>
      </w:tr>
      <w:tr w:rsidR="005E64CF" w:rsidRPr="00075CCE" w14:paraId="663FBA79" w14:textId="77777777" w:rsidTr="007470AF">
        <w:trPr>
          <w:tblHeader/>
        </w:trPr>
        <w:tc>
          <w:tcPr>
            <w:tcW w:w="1028" w:type="pct"/>
            <w:hideMark/>
          </w:tcPr>
          <w:p w14:paraId="42CA3CC0" w14:textId="77777777" w:rsidR="005E64CF" w:rsidRPr="00075CCE" w:rsidRDefault="005E64CF" w:rsidP="005E64CF">
            <w:pPr>
              <w:tabs>
                <w:tab w:val="left" w:pos="720"/>
              </w:tabs>
              <w:spacing w:line="200" w:lineRule="exact"/>
              <w:ind w:left="159" w:right="-43" w:hanging="159"/>
              <w:rPr>
                <w:rFonts w:ascii="CordiaUPC" w:hAnsi="CordiaUPC" w:cs="CordiaUPC"/>
                <w:sz w:val="24"/>
                <w:szCs w:val="24"/>
                <w:lang w:val="en-US" w:bidi="th-TH"/>
              </w:rPr>
            </w:pPr>
            <w:r w:rsidRPr="00075CCE">
              <w:rPr>
                <w:rFonts w:ascii="CordiaUPC" w:hAnsi="CordiaUPC" w:cs="CordiaUPC" w:hint="cs"/>
                <w:sz w:val="24"/>
                <w:szCs w:val="24"/>
              </w:rPr>
              <w:t>Interbank and money market items</w:t>
            </w:r>
            <w:r w:rsidRPr="00075CCE">
              <w:rPr>
                <w:rFonts w:ascii="CordiaUPC" w:hAnsi="CordiaUPC" w:cs="CordiaUPC" w:hint="cs"/>
                <w:sz w:val="24"/>
                <w:szCs w:val="24"/>
                <w:cs/>
                <w:lang w:bidi="th-TH"/>
              </w:rPr>
              <w:t xml:space="preserve"> </w:t>
            </w:r>
            <w:r w:rsidRPr="00075CCE">
              <w:rPr>
                <w:rFonts w:ascii="CordiaUPC" w:hAnsi="CordiaUPC" w:cs="CordiaUPC" w:hint="cs"/>
                <w:sz w:val="24"/>
                <w:szCs w:val="24"/>
                <w:lang w:val="en-US" w:bidi="th-TH"/>
              </w:rPr>
              <w:t>- net</w:t>
            </w:r>
          </w:p>
        </w:tc>
        <w:tc>
          <w:tcPr>
            <w:tcW w:w="527" w:type="pct"/>
          </w:tcPr>
          <w:p w14:paraId="5DF70F12" w14:textId="77777777" w:rsidR="005E64CF" w:rsidRPr="00075CCE" w:rsidRDefault="005E64CF" w:rsidP="005E64CF">
            <w:pPr>
              <w:tabs>
                <w:tab w:val="decimal" w:pos="890"/>
              </w:tabs>
              <w:spacing w:line="200" w:lineRule="exact"/>
              <w:rPr>
                <w:rFonts w:ascii="CordiaUPC" w:hAnsi="CordiaUPC" w:cs="CordiaUPC"/>
                <w:sz w:val="24"/>
                <w:szCs w:val="24"/>
              </w:rPr>
            </w:pPr>
          </w:p>
          <w:p w14:paraId="6389715B" w14:textId="6A0A06A5"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5" w:type="pct"/>
          </w:tcPr>
          <w:p w14:paraId="2ACEA792"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3" w:type="pct"/>
          </w:tcPr>
          <w:p w14:paraId="1DADD15E" w14:textId="77777777" w:rsidR="005E64CF" w:rsidRPr="00075CCE" w:rsidRDefault="005E64CF" w:rsidP="005E64CF">
            <w:pPr>
              <w:tabs>
                <w:tab w:val="decimal" w:pos="890"/>
              </w:tabs>
              <w:spacing w:line="200" w:lineRule="exact"/>
              <w:rPr>
                <w:rFonts w:ascii="CordiaUPC" w:hAnsi="CordiaUPC" w:cs="CordiaUPC"/>
                <w:sz w:val="24"/>
                <w:szCs w:val="24"/>
              </w:rPr>
            </w:pPr>
          </w:p>
          <w:p w14:paraId="54FF5B03" w14:textId="3045CC6E"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6" w:type="pct"/>
          </w:tcPr>
          <w:p w14:paraId="63536D29" w14:textId="77777777" w:rsidR="005E64CF" w:rsidRPr="00075CCE" w:rsidRDefault="005E64CF" w:rsidP="005E64CF">
            <w:pPr>
              <w:tabs>
                <w:tab w:val="decimal" w:pos="890"/>
              </w:tabs>
              <w:spacing w:line="200" w:lineRule="exact"/>
              <w:rPr>
                <w:rFonts w:ascii="CordiaUPC" w:hAnsi="CordiaUPC" w:cs="CordiaUPC"/>
                <w:sz w:val="24"/>
                <w:szCs w:val="24"/>
              </w:rPr>
            </w:pPr>
          </w:p>
        </w:tc>
        <w:tc>
          <w:tcPr>
            <w:tcW w:w="644" w:type="pct"/>
          </w:tcPr>
          <w:p w14:paraId="00C0642B" w14:textId="77777777" w:rsidR="005E64CF" w:rsidRPr="00075CCE" w:rsidRDefault="005E64CF" w:rsidP="005E64CF">
            <w:pPr>
              <w:tabs>
                <w:tab w:val="decimal" w:pos="890"/>
              </w:tabs>
              <w:spacing w:line="200" w:lineRule="exact"/>
              <w:ind w:right="-17"/>
              <w:rPr>
                <w:rFonts w:ascii="CordiaUPC" w:hAnsi="CordiaUPC" w:cs="CordiaUPC"/>
                <w:sz w:val="24"/>
                <w:szCs w:val="24"/>
              </w:rPr>
            </w:pPr>
          </w:p>
          <w:p w14:paraId="128FAD64" w14:textId="6FCF6EAE"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2CFB9398" w14:textId="77777777" w:rsidR="005E64CF" w:rsidRPr="00075CCE" w:rsidRDefault="005E64CF" w:rsidP="005E64CF">
            <w:pPr>
              <w:tabs>
                <w:tab w:val="decimal" w:pos="890"/>
              </w:tabs>
              <w:spacing w:line="200" w:lineRule="exact"/>
              <w:rPr>
                <w:rFonts w:ascii="CordiaUPC" w:hAnsi="CordiaUPC" w:cs="CordiaUPC"/>
                <w:sz w:val="24"/>
                <w:szCs w:val="24"/>
              </w:rPr>
            </w:pPr>
          </w:p>
        </w:tc>
        <w:tc>
          <w:tcPr>
            <w:tcW w:w="602" w:type="pct"/>
          </w:tcPr>
          <w:p w14:paraId="03D5F7BC" w14:textId="77777777" w:rsidR="005E64CF" w:rsidRPr="00075CCE" w:rsidRDefault="005E64CF" w:rsidP="005E64CF">
            <w:pPr>
              <w:tabs>
                <w:tab w:val="decimal" w:pos="890"/>
              </w:tabs>
              <w:spacing w:line="200" w:lineRule="exact"/>
              <w:rPr>
                <w:rFonts w:ascii="CordiaUPC" w:hAnsi="CordiaUPC" w:cs="CordiaUPC"/>
                <w:sz w:val="24"/>
                <w:szCs w:val="24"/>
              </w:rPr>
            </w:pPr>
          </w:p>
          <w:p w14:paraId="4A5A05E2" w14:textId="428DA351"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3" w:type="pct"/>
            <w:vAlign w:val="bottom"/>
          </w:tcPr>
          <w:p w14:paraId="7AA09CDE"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0" w:type="pct"/>
          </w:tcPr>
          <w:p w14:paraId="4EBF20DC" w14:textId="77777777" w:rsidR="005E64CF" w:rsidRPr="00075CCE" w:rsidRDefault="005E64CF" w:rsidP="005E64CF">
            <w:pPr>
              <w:tabs>
                <w:tab w:val="decimal" w:pos="890"/>
              </w:tabs>
              <w:spacing w:line="200" w:lineRule="exact"/>
              <w:rPr>
                <w:rFonts w:ascii="CordiaUPC" w:hAnsi="CordiaUPC" w:cs="CordiaUPC"/>
                <w:sz w:val="24"/>
                <w:szCs w:val="24"/>
              </w:rPr>
            </w:pPr>
          </w:p>
          <w:p w14:paraId="7EAEF4D2" w14:textId="155C67E0"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211,185</w:t>
            </w:r>
          </w:p>
        </w:tc>
        <w:tc>
          <w:tcPr>
            <w:tcW w:w="113" w:type="pct"/>
          </w:tcPr>
          <w:p w14:paraId="18F30604"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4" w:type="pct"/>
          </w:tcPr>
          <w:p w14:paraId="1509A896" w14:textId="77777777" w:rsidR="005E64CF" w:rsidRPr="00075CCE" w:rsidRDefault="005E64CF" w:rsidP="005E64CF">
            <w:pPr>
              <w:tabs>
                <w:tab w:val="decimal" w:pos="890"/>
              </w:tabs>
              <w:spacing w:line="200" w:lineRule="exact"/>
              <w:ind w:right="-9"/>
              <w:rPr>
                <w:rFonts w:ascii="CordiaUPC" w:hAnsi="CordiaUPC" w:cs="CordiaUPC"/>
                <w:sz w:val="24"/>
                <w:szCs w:val="24"/>
              </w:rPr>
            </w:pPr>
          </w:p>
          <w:p w14:paraId="3E3A8652" w14:textId="2E953C6A"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211,185</w:t>
            </w:r>
          </w:p>
        </w:tc>
      </w:tr>
      <w:tr w:rsidR="005E64CF" w:rsidRPr="00075CCE" w14:paraId="659BB05A" w14:textId="77777777" w:rsidTr="007470AF">
        <w:trPr>
          <w:tblHeader/>
        </w:trPr>
        <w:tc>
          <w:tcPr>
            <w:tcW w:w="1028" w:type="pct"/>
            <w:hideMark/>
          </w:tcPr>
          <w:p w14:paraId="35E1A71F"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Financial assets measured at FVTPL</w:t>
            </w:r>
          </w:p>
        </w:tc>
        <w:tc>
          <w:tcPr>
            <w:tcW w:w="527" w:type="pct"/>
          </w:tcPr>
          <w:p w14:paraId="2E3B71A5" w14:textId="77777777" w:rsidR="005E64CF" w:rsidRPr="00075CCE" w:rsidRDefault="005E64CF" w:rsidP="005E64CF">
            <w:pPr>
              <w:tabs>
                <w:tab w:val="decimal" w:pos="890"/>
              </w:tabs>
              <w:spacing w:line="200" w:lineRule="exact"/>
              <w:rPr>
                <w:rFonts w:ascii="CordiaUPC" w:hAnsi="CordiaUPC" w:cs="CordiaUPC"/>
                <w:sz w:val="24"/>
                <w:szCs w:val="24"/>
              </w:rPr>
            </w:pPr>
          </w:p>
          <w:p w14:paraId="2CD53112" w14:textId="39839731"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3,788</w:t>
            </w:r>
          </w:p>
        </w:tc>
        <w:tc>
          <w:tcPr>
            <w:tcW w:w="115" w:type="pct"/>
          </w:tcPr>
          <w:p w14:paraId="09C84D18"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3" w:type="pct"/>
          </w:tcPr>
          <w:p w14:paraId="084BFAE3" w14:textId="77777777" w:rsidR="005E64CF" w:rsidRPr="00075CCE" w:rsidRDefault="005E64CF" w:rsidP="005E64CF">
            <w:pPr>
              <w:tabs>
                <w:tab w:val="decimal" w:pos="890"/>
              </w:tabs>
              <w:spacing w:line="200" w:lineRule="exact"/>
              <w:rPr>
                <w:rFonts w:ascii="CordiaUPC" w:hAnsi="CordiaUPC" w:cs="CordiaUPC"/>
                <w:sz w:val="24"/>
                <w:szCs w:val="24"/>
              </w:rPr>
            </w:pPr>
          </w:p>
          <w:p w14:paraId="6442451E" w14:textId="65E47FE6"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6" w:type="pct"/>
          </w:tcPr>
          <w:p w14:paraId="5D6280F7" w14:textId="77777777" w:rsidR="005E64CF" w:rsidRPr="00075CCE" w:rsidRDefault="005E64CF" w:rsidP="005E64CF">
            <w:pPr>
              <w:tabs>
                <w:tab w:val="decimal" w:pos="890"/>
              </w:tabs>
              <w:spacing w:line="200" w:lineRule="exact"/>
              <w:rPr>
                <w:rFonts w:ascii="CordiaUPC" w:hAnsi="CordiaUPC" w:cs="CordiaUPC"/>
                <w:sz w:val="24"/>
                <w:szCs w:val="24"/>
              </w:rPr>
            </w:pPr>
          </w:p>
        </w:tc>
        <w:tc>
          <w:tcPr>
            <w:tcW w:w="644" w:type="pct"/>
          </w:tcPr>
          <w:p w14:paraId="0A0B858E" w14:textId="77777777" w:rsidR="005E64CF" w:rsidRPr="00075CCE" w:rsidRDefault="005E64CF" w:rsidP="005E64CF">
            <w:pPr>
              <w:tabs>
                <w:tab w:val="decimal" w:pos="890"/>
              </w:tabs>
              <w:spacing w:line="200" w:lineRule="exact"/>
              <w:ind w:right="-17"/>
              <w:rPr>
                <w:rFonts w:ascii="CordiaUPC" w:hAnsi="CordiaUPC" w:cs="CordiaUPC"/>
                <w:sz w:val="24"/>
                <w:szCs w:val="24"/>
              </w:rPr>
            </w:pPr>
          </w:p>
          <w:p w14:paraId="26FA613E" w14:textId="770F5ABF"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6E71555F" w14:textId="77777777" w:rsidR="005E64CF" w:rsidRPr="00075CCE" w:rsidRDefault="005E64CF" w:rsidP="005E64CF">
            <w:pPr>
              <w:tabs>
                <w:tab w:val="decimal" w:pos="890"/>
              </w:tabs>
              <w:spacing w:line="200" w:lineRule="exact"/>
              <w:rPr>
                <w:rFonts w:ascii="CordiaUPC" w:hAnsi="CordiaUPC" w:cs="CordiaUPC"/>
                <w:sz w:val="24"/>
                <w:szCs w:val="24"/>
              </w:rPr>
            </w:pPr>
          </w:p>
        </w:tc>
        <w:tc>
          <w:tcPr>
            <w:tcW w:w="602" w:type="pct"/>
          </w:tcPr>
          <w:p w14:paraId="23193A23" w14:textId="77777777" w:rsidR="005E64CF" w:rsidRPr="00075CCE" w:rsidRDefault="005E64CF" w:rsidP="005E64CF">
            <w:pPr>
              <w:tabs>
                <w:tab w:val="decimal" w:pos="890"/>
              </w:tabs>
              <w:spacing w:line="200" w:lineRule="exact"/>
              <w:rPr>
                <w:rFonts w:ascii="CordiaUPC" w:hAnsi="CordiaUPC" w:cs="CordiaUPC"/>
                <w:sz w:val="24"/>
                <w:szCs w:val="24"/>
              </w:rPr>
            </w:pPr>
          </w:p>
          <w:p w14:paraId="0CE51327" w14:textId="19D82829"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3" w:type="pct"/>
          </w:tcPr>
          <w:p w14:paraId="4B1C7989"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0" w:type="pct"/>
          </w:tcPr>
          <w:p w14:paraId="14895F66" w14:textId="77777777" w:rsidR="005E64CF" w:rsidRPr="00075CCE" w:rsidRDefault="005E64CF" w:rsidP="005E64CF">
            <w:pPr>
              <w:tabs>
                <w:tab w:val="decimal" w:pos="890"/>
              </w:tabs>
              <w:spacing w:line="200" w:lineRule="exact"/>
              <w:rPr>
                <w:rFonts w:ascii="CordiaUPC" w:hAnsi="CordiaUPC" w:cs="CordiaUPC"/>
                <w:sz w:val="24"/>
                <w:szCs w:val="24"/>
              </w:rPr>
            </w:pPr>
          </w:p>
          <w:p w14:paraId="1E6F69B8" w14:textId="751D8FDD"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3" w:type="pct"/>
          </w:tcPr>
          <w:p w14:paraId="33376F5E"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4" w:type="pct"/>
          </w:tcPr>
          <w:p w14:paraId="0A24F9E3" w14:textId="77777777" w:rsidR="005E64CF" w:rsidRPr="00075CCE" w:rsidRDefault="005E64CF" w:rsidP="005E64CF">
            <w:pPr>
              <w:tabs>
                <w:tab w:val="decimal" w:pos="890"/>
              </w:tabs>
              <w:spacing w:line="200" w:lineRule="exact"/>
              <w:ind w:right="-9"/>
              <w:rPr>
                <w:rFonts w:ascii="CordiaUPC" w:hAnsi="CordiaUPC" w:cs="CordiaUPC"/>
                <w:sz w:val="24"/>
                <w:szCs w:val="24"/>
              </w:rPr>
            </w:pPr>
          </w:p>
          <w:p w14:paraId="70B8337A" w14:textId="479342D2"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3,788</w:t>
            </w:r>
          </w:p>
        </w:tc>
      </w:tr>
      <w:tr w:rsidR="005E64CF" w:rsidRPr="00075CCE" w14:paraId="75E610DD" w14:textId="77777777" w:rsidTr="007470AF">
        <w:trPr>
          <w:tblHeader/>
        </w:trPr>
        <w:tc>
          <w:tcPr>
            <w:tcW w:w="1028" w:type="pct"/>
            <w:hideMark/>
          </w:tcPr>
          <w:p w14:paraId="20C94F3A"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Derivatives assets</w:t>
            </w:r>
          </w:p>
        </w:tc>
        <w:tc>
          <w:tcPr>
            <w:tcW w:w="527" w:type="pct"/>
          </w:tcPr>
          <w:p w14:paraId="65F13870" w14:textId="77774575" w:rsidR="005E64CF" w:rsidRPr="00075CCE" w:rsidRDefault="005E64CF" w:rsidP="005E64CF">
            <w:pPr>
              <w:tabs>
                <w:tab w:val="decimal" w:pos="890"/>
              </w:tabs>
              <w:spacing w:line="200" w:lineRule="exact"/>
              <w:rPr>
                <w:rFonts w:ascii="CordiaUPC" w:hAnsi="CordiaUPC" w:cs="CordiaUPC"/>
                <w:sz w:val="24"/>
                <w:szCs w:val="24"/>
                <w:lang w:val="en-US" w:bidi="th-TH"/>
              </w:rPr>
            </w:pPr>
            <w:r w:rsidRPr="00075CCE">
              <w:rPr>
                <w:rFonts w:ascii="CordiaUPC" w:hAnsi="CordiaUPC" w:cs="CordiaUPC" w:hint="cs"/>
                <w:sz w:val="24"/>
                <w:szCs w:val="24"/>
              </w:rPr>
              <w:t>9,561</w:t>
            </w:r>
          </w:p>
        </w:tc>
        <w:tc>
          <w:tcPr>
            <w:tcW w:w="115" w:type="pct"/>
            <w:vAlign w:val="bottom"/>
          </w:tcPr>
          <w:p w14:paraId="720F0EC1"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3" w:type="pct"/>
          </w:tcPr>
          <w:p w14:paraId="46B5FBCC" w14:textId="35B08B2C"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6" w:type="pct"/>
          </w:tcPr>
          <w:p w14:paraId="4E899A59" w14:textId="77777777" w:rsidR="005E64CF" w:rsidRPr="00075CCE" w:rsidRDefault="005E64CF" w:rsidP="005E64CF">
            <w:pPr>
              <w:tabs>
                <w:tab w:val="decimal" w:pos="890"/>
              </w:tabs>
              <w:spacing w:line="200" w:lineRule="exact"/>
              <w:rPr>
                <w:rFonts w:ascii="CordiaUPC" w:hAnsi="CordiaUPC" w:cs="CordiaUPC"/>
                <w:sz w:val="24"/>
                <w:szCs w:val="24"/>
              </w:rPr>
            </w:pPr>
          </w:p>
        </w:tc>
        <w:tc>
          <w:tcPr>
            <w:tcW w:w="644" w:type="pct"/>
          </w:tcPr>
          <w:p w14:paraId="0FF32EFD" w14:textId="50D7DF97"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2,398</w:t>
            </w:r>
          </w:p>
        </w:tc>
        <w:tc>
          <w:tcPr>
            <w:tcW w:w="115" w:type="pct"/>
          </w:tcPr>
          <w:p w14:paraId="7F5E4D8A" w14:textId="77777777" w:rsidR="005E64CF" w:rsidRPr="00075CCE" w:rsidRDefault="005E64CF" w:rsidP="005E64CF">
            <w:pPr>
              <w:tabs>
                <w:tab w:val="decimal" w:pos="890"/>
              </w:tabs>
              <w:spacing w:line="200" w:lineRule="exact"/>
              <w:rPr>
                <w:rFonts w:ascii="CordiaUPC" w:hAnsi="CordiaUPC" w:cs="CordiaUPC"/>
                <w:sz w:val="24"/>
                <w:szCs w:val="24"/>
              </w:rPr>
            </w:pPr>
          </w:p>
        </w:tc>
        <w:tc>
          <w:tcPr>
            <w:tcW w:w="602" w:type="pct"/>
          </w:tcPr>
          <w:p w14:paraId="5FD198B9" w14:textId="04A97E13"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3" w:type="pct"/>
            <w:vAlign w:val="bottom"/>
          </w:tcPr>
          <w:p w14:paraId="06DCD923"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0" w:type="pct"/>
          </w:tcPr>
          <w:p w14:paraId="6182C4B7" w14:textId="755646B0"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3" w:type="pct"/>
          </w:tcPr>
          <w:p w14:paraId="70C198BD" w14:textId="77777777" w:rsidR="005E64CF" w:rsidRPr="00075CCE" w:rsidRDefault="005E64CF" w:rsidP="005E64CF">
            <w:pPr>
              <w:tabs>
                <w:tab w:val="decimal" w:pos="890"/>
              </w:tabs>
              <w:spacing w:line="200" w:lineRule="exact"/>
              <w:rPr>
                <w:rFonts w:ascii="CordiaUPC" w:hAnsi="CordiaUPC" w:cs="CordiaUPC"/>
                <w:sz w:val="24"/>
                <w:szCs w:val="24"/>
              </w:rPr>
            </w:pPr>
          </w:p>
        </w:tc>
        <w:tc>
          <w:tcPr>
            <w:tcW w:w="544" w:type="pct"/>
          </w:tcPr>
          <w:p w14:paraId="4E0D78F4" w14:textId="09E2B917"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11,959</w:t>
            </w:r>
          </w:p>
        </w:tc>
      </w:tr>
      <w:tr w:rsidR="005E64CF" w:rsidRPr="00075CCE" w14:paraId="6E8FE438" w14:textId="77777777" w:rsidTr="007470AF">
        <w:trPr>
          <w:tblHeader/>
        </w:trPr>
        <w:tc>
          <w:tcPr>
            <w:tcW w:w="1028" w:type="pct"/>
            <w:hideMark/>
          </w:tcPr>
          <w:p w14:paraId="1621E187"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Investments - net</w:t>
            </w:r>
          </w:p>
        </w:tc>
        <w:tc>
          <w:tcPr>
            <w:tcW w:w="527" w:type="pct"/>
          </w:tcPr>
          <w:p w14:paraId="2CD5B99B" w14:textId="59E3513D"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tcPr>
          <w:p w14:paraId="1E3E46AD"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562A2CBE" w14:textId="00B07F9C" w:rsidR="005E64CF" w:rsidRPr="00075CCE" w:rsidRDefault="005E64CF" w:rsidP="005E64CF">
            <w:pPr>
              <w:tabs>
                <w:tab w:val="decimal" w:pos="890"/>
              </w:tabs>
              <w:spacing w:line="200" w:lineRule="exact"/>
              <w:rPr>
                <w:rFonts w:ascii="CordiaUPC" w:hAnsi="CordiaUPC" w:cs="CordiaUPC"/>
                <w:sz w:val="24"/>
                <w:szCs w:val="24"/>
              </w:rPr>
            </w:pPr>
            <w:r w:rsidRPr="00075CCE">
              <w:rPr>
                <w:rFonts w:ascii="CordiaUPC" w:hAnsi="CordiaUPC" w:cs="CordiaUPC" w:hint="cs"/>
                <w:sz w:val="24"/>
                <w:szCs w:val="24"/>
              </w:rPr>
              <w:t>-</w:t>
            </w:r>
          </w:p>
        </w:tc>
        <w:tc>
          <w:tcPr>
            <w:tcW w:w="116" w:type="pct"/>
          </w:tcPr>
          <w:p w14:paraId="2B036352"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3C0602A7" w14:textId="0E1C2D1C"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132,213</w:t>
            </w:r>
          </w:p>
        </w:tc>
        <w:tc>
          <w:tcPr>
            <w:tcW w:w="115" w:type="pct"/>
          </w:tcPr>
          <w:p w14:paraId="4DA08D8B"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2362F546" w14:textId="69FB4FCE"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1,517</w:t>
            </w:r>
          </w:p>
        </w:tc>
        <w:tc>
          <w:tcPr>
            <w:tcW w:w="113" w:type="pct"/>
          </w:tcPr>
          <w:p w14:paraId="266847DC"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09999D10" w14:textId="693185DC"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 xml:space="preserve">    621</w:t>
            </w:r>
          </w:p>
        </w:tc>
        <w:tc>
          <w:tcPr>
            <w:tcW w:w="113" w:type="pct"/>
          </w:tcPr>
          <w:p w14:paraId="652B35FE"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45C3408B" w14:textId="2BE9405C"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 xml:space="preserve"> 134,351</w:t>
            </w:r>
          </w:p>
        </w:tc>
      </w:tr>
      <w:tr w:rsidR="005E64CF" w:rsidRPr="00075CCE" w14:paraId="4A3F5BAE" w14:textId="77777777" w:rsidTr="007470AF">
        <w:trPr>
          <w:tblHeader/>
        </w:trPr>
        <w:tc>
          <w:tcPr>
            <w:tcW w:w="1028" w:type="pct"/>
            <w:hideMark/>
          </w:tcPr>
          <w:p w14:paraId="21331C60"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Loans to customers and accrued interest receivables - net</w:t>
            </w:r>
          </w:p>
        </w:tc>
        <w:tc>
          <w:tcPr>
            <w:tcW w:w="527" w:type="pct"/>
          </w:tcPr>
          <w:p w14:paraId="2E56D16E"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53AD31CA"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40D4553C" w14:textId="365C0181"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tcPr>
          <w:p w14:paraId="2CD6A7C7"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02B273A8"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130B9394"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41EF53FC" w14:textId="3E295A4D"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6" w:type="pct"/>
          </w:tcPr>
          <w:p w14:paraId="1575CA75"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537A1C08" w14:textId="77777777" w:rsidR="005E64CF" w:rsidRPr="00075CCE" w:rsidRDefault="005E64CF" w:rsidP="005E64CF">
            <w:pPr>
              <w:tabs>
                <w:tab w:val="decimal" w:pos="890"/>
              </w:tabs>
              <w:spacing w:line="200" w:lineRule="exact"/>
              <w:ind w:right="-17"/>
              <w:rPr>
                <w:rFonts w:ascii="CordiaUPC" w:hAnsi="CordiaUPC" w:cs="CordiaUPC"/>
                <w:sz w:val="24"/>
                <w:szCs w:val="24"/>
              </w:rPr>
            </w:pPr>
          </w:p>
          <w:p w14:paraId="0E923381" w14:textId="77777777" w:rsidR="005E64CF" w:rsidRPr="00075CCE" w:rsidRDefault="005E64CF" w:rsidP="005E64CF">
            <w:pPr>
              <w:tabs>
                <w:tab w:val="decimal" w:pos="890"/>
              </w:tabs>
              <w:spacing w:line="200" w:lineRule="exact"/>
              <w:ind w:right="-17"/>
              <w:rPr>
                <w:rFonts w:ascii="CordiaUPC" w:hAnsi="CordiaUPC" w:cs="CordiaUPC"/>
                <w:sz w:val="24"/>
                <w:szCs w:val="24"/>
              </w:rPr>
            </w:pPr>
          </w:p>
          <w:p w14:paraId="62E4B129" w14:textId="19CE921D"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7A6D56BF"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24C8297F"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2DECA123"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4FA5C9F5" w14:textId="69EE97CD"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vAlign w:val="bottom"/>
          </w:tcPr>
          <w:p w14:paraId="26419D7D"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01427662"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6DC43815"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3E4383F3" w14:textId="1BA87D76"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1,348,480</w:t>
            </w:r>
          </w:p>
        </w:tc>
        <w:tc>
          <w:tcPr>
            <w:tcW w:w="113" w:type="pct"/>
          </w:tcPr>
          <w:p w14:paraId="3F29DC51"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29E1D23D" w14:textId="77777777" w:rsidR="005E64CF" w:rsidRPr="00075CCE" w:rsidRDefault="005E64CF" w:rsidP="005E64CF">
            <w:pPr>
              <w:tabs>
                <w:tab w:val="decimal" w:pos="890"/>
              </w:tabs>
              <w:spacing w:line="200" w:lineRule="exact"/>
              <w:ind w:right="-9"/>
              <w:rPr>
                <w:rFonts w:ascii="CordiaUPC" w:hAnsi="CordiaUPC" w:cs="CordiaUPC"/>
                <w:sz w:val="24"/>
                <w:szCs w:val="24"/>
              </w:rPr>
            </w:pPr>
          </w:p>
          <w:p w14:paraId="574B34BE" w14:textId="77777777" w:rsidR="005E64CF" w:rsidRPr="00075CCE" w:rsidRDefault="005E64CF" w:rsidP="005E64CF">
            <w:pPr>
              <w:tabs>
                <w:tab w:val="decimal" w:pos="890"/>
              </w:tabs>
              <w:spacing w:line="200" w:lineRule="exact"/>
              <w:ind w:right="-9"/>
              <w:rPr>
                <w:rFonts w:ascii="CordiaUPC" w:hAnsi="CordiaUPC" w:cs="CordiaUPC"/>
                <w:sz w:val="24"/>
                <w:szCs w:val="24"/>
              </w:rPr>
            </w:pPr>
          </w:p>
          <w:p w14:paraId="43F5DD80" w14:textId="7B333AE8"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1,348,480</w:t>
            </w:r>
          </w:p>
        </w:tc>
      </w:tr>
      <w:tr w:rsidR="005E64CF" w:rsidRPr="00075CCE" w14:paraId="702F3EA2" w14:textId="77777777" w:rsidTr="007470AF">
        <w:trPr>
          <w:tblHeader/>
        </w:trPr>
        <w:tc>
          <w:tcPr>
            <w:tcW w:w="1028" w:type="pct"/>
            <w:hideMark/>
          </w:tcPr>
          <w:p w14:paraId="7BACF66D"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Other financial assets - net</w:t>
            </w:r>
          </w:p>
        </w:tc>
        <w:tc>
          <w:tcPr>
            <w:tcW w:w="527" w:type="pct"/>
            <w:tcBorders>
              <w:bottom w:val="single" w:sz="4" w:space="0" w:color="auto"/>
            </w:tcBorders>
          </w:tcPr>
          <w:p w14:paraId="3576BA18" w14:textId="7767C6F8"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tcPr>
          <w:p w14:paraId="26CE065C"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Borders>
              <w:bottom w:val="single" w:sz="4" w:space="0" w:color="auto"/>
            </w:tcBorders>
          </w:tcPr>
          <w:p w14:paraId="48D6B084" w14:textId="63491F7D"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6" w:type="pct"/>
          </w:tcPr>
          <w:p w14:paraId="6F3EA186"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Borders>
              <w:bottom w:val="single" w:sz="4" w:space="0" w:color="auto"/>
            </w:tcBorders>
          </w:tcPr>
          <w:p w14:paraId="50C78F42" w14:textId="0749E0F2"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12CFC14E"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Borders>
              <w:bottom w:val="single" w:sz="4" w:space="0" w:color="auto"/>
            </w:tcBorders>
          </w:tcPr>
          <w:p w14:paraId="47377725" w14:textId="384751EC"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tcPr>
          <w:p w14:paraId="35E2ADEB"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Borders>
              <w:bottom w:val="single" w:sz="4" w:space="0" w:color="auto"/>
            </w:tcBorders>
          </w:tcPr>
          <w:p w14:paraId="5436E44A" w14:textId="231E9271"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 xml:space="preserve"> 12,322</w:t>
            </w:r>
          </w:p>
        </w:tc>
        <w:tc>
          <w:tcPr>
            <w:tcW w:w="113" w:type="pct"/>
          </w:tcPr>
          <w:p w14:paraId="58E0D581"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Borders>
              <w:bottom w:val="single" w:sz="4" w:space="0" w:color="auto"/>
            </w:tcBorders>
          </w:tcPr>
          <w:p w14:paraId="446BA1E9" w14:textId="66E4CC5E"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 xml:space="preserve">  12,322</w:t>
            </w:r>
          </w:p>
        </w:tc>
      </w:tr>
      <w:tr w:rsidR="005E64CF" w:rsidRPr="00075CCE" w14:paraId="26C5172C" w14:textId="77777777" w:rsidTr="007470AF">
        <w:trPr>
          <w:tblHeader/>
        </w:trPr>
        <w:tc>
          <w:tcPr>
            <w:tcW w:w="1028" w:type="pct"/>
            <w:hideMark/>
          </w:tcPr>
          <w:p w14:paraId="5F82C8A2" w14:textId="77777777" w:rsidR="005E64CF" w:rsidRPr="00075CCE" w:rsidRDefault="005E64CF" w:rsidP="005E64CF">
            <w:pPr>
              <w:tabs>
                <w:tab w:val="left" w:pos="720"/>
              </w:tabs>
              <w:spacing w:line="200" w:lineRule="exact"/>
              <w:ind w:left="159" w:right="-43" w:hanging="159"/>
              <w:rPr>
                <w:rFonts w:ascii="CordiaUPC" w:hAnsi="CordiaUPC" w:cs="CordiaUPC"/>
                <w:b/>
                <w:bCs/>
                <w:sz w:val="24"/>
                <w:szCs w:val="24"/>
              </w:rPr>
            </w:pPr>
            <w:r w:rsidRPr="00075CCE">
              <w:rPr>
                <w:rFonts w:ascii="CordiaUPC" w:hAnsi="CordiaUPC" w:cs="CordiaUPC" w:hint="cs"/>
                <w:b/>
                <w:bCs/>
                <w:sz w:val="24"/>
                <w:szCs w:val="24"/>
              </w:rPr>
              <w:t>Total</w:t>
            </w:r>
          </w:p>
        </w:tc>
        <w:tc>
          <w:tcPr>
            <w:tcW w:w="527" w:type="pct"/>
            <w:tcBorders>
              <w:top w:val="single" w:sz="4" w:space="0" w:color="auto"/>
            </w:tcBorders>
          </w:tcPr>
          <w:p w14:paraId="3757CB64" w14:textId="728131C0" w:rsidR="005E64CF" w:rsidRPr="00075CCE" w:rsidRDefault="005E64CF" w:rsidP="005E64CF">
            <w:pPr>
              <w:tabs>
                <w:tab w:val="decimal" w:pos="890"/>
              </w:tabs>
              <w:spacing w:line="200" w:lineRule="exact"/>
              <w:ind w:right="-25"/>
              <w:rPr>
                <w:rFonts w:ascii="CordiaUPC" w:hAnsi="CordiaUPC" w:cs="CordiaUPC"/>
                <w:b/>
                <w:bCs/>
                <w:sz w:val="24"/>
                <w:szCs w:val="24"/>
                <w:cs/>
              </w:rPr>
            </w:pPr>
            <w:r w:rsidRPr="00075CCE">
              <w:rPr>
                <w:rFonts w:ascii="CordiaUPC" w:hAnsi="CordiaUPC" w:cs="CordiaUPC" w:hint="cs"/>
                <w:b/>
                <w:bCs/>
                <w:sz w:val="24"/>
                <w:szCs w:val="24"/>
              </w:rPr>
              <w:t>13,349</w:t>
            </w:r>
          </w:p>
        </w:tc>
        <w:tc>
          <w:tcPr>
            <w:tcW w:w="115" w:type="pct"/>
            <w:vAlign w:val="bottom"/>
          </w:tcPr>
          <w:p w14:paraId="3E227B51"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543" w:type="pct"/>
            <w:tcBorders>
              <w:top w:val="single" w:sz="4" w:space="0" w:color="auto"/>
            </w:tcBorders>
          </w:tcPr>
          <w:p w14:paraId="4BE1B0E9" w14:textId="615E7966" w:rsidR="005E64CF" w:rsidRPr="00075CCE" w:rsidRDefault="005E64CF" w:rsidP="005E64CF">
            <w:pPr>
              <w:tabs>
                <w:tab w:val="decimal" w:pos="890"/>
              </w:tabs>
              <w:spacing w:line="200" w:lineRule="exact"/>
              <w:ind w:right="-25"/>
              <w:rPr>
                <w:rFonts w:ascii="CordiaUPC" w:hAnsi="CordiaUPC" w:cs="CordiaUPC"/>
                <w:b/>
                <w:bCs/>
                <w:sz w:val="24"/>
                <w:szCs w:val="24"/>
              </w:rPr>
            </w:pPr>
            <w:r w:rsidRPr="00075CCE">
              <w:rPr>
                <w:rFonts w:ascii="CordiaUPC" w:hAnsi="CordiaUPC" w:cs="CordiaUPC" w:hint="cs"/>
                <w:b/>
                <w:bCs/>
                <w:sz w:val="24"/>
                <w:szCs w:val="24"/>
              </w:rPr>
              <w:t>-</w:t>
            </w:r>
          </w:p>
        </w:tc>
        <w:tc>
          <w:tcPr>
            <w:tcW w:w="116" w:type="pct"/>
          </w:tcPr>
          <w:p w14:paraId="2C4CB65C"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644" w:type="pct"/>
            <w:tcBorders>
              <w:top w:val="single" w:sz="4" w:space="0" w:color="auto"/>
            </w:tcBorders>
          </w:tcPr>
          <w:p w14:paraId="15FCA77D" w14:textId="00643891" w:rsidR="005E64CF" w:rsidRPr="00075CCE" w:rsidRDefault="005E64CF" w:rsidP="005E64CF">
            <w:pPr>
              <w:tabs>
                <w:tab w:val="decimal" w:pos="890"/>
              </w:tabs>
              <w:spacing w:line="200" w:lineRule="exact"/>
              <w:ind w:right="-17"/>
              <w:rPr>
                <w:rFonts w:ascii="CordiaUPC" w:hAnsi="CordiaUPC" w:cs="CordiaUPC"/>
                <w:b/>
                <w:bCs/>
                <w:sz w:val="24"/>
                <w:szCs w:val="24"/>
              </w:rPr>
            </w:pPr>
            <w:r w:rsidRPr="00075CCE">
              <w:rPr>
                <w:rFonts w:ascii="CordiaUPC" w:hAnsi="CordiaUPC" w:cs="CordiaUPC" w:hint="cs"/>
                <w:b/>
                <w:bCs/>
                <w:sz w:val="24"/>
                <w:szCs w:val="24"/>
              </w:rPr>
              <w:t>134,611</w:t>
            </w:r>
          </w:p>
        </w:tc>
        <w:tc>
          <w:tcPr>
            <w:tcW w:w="115" w:type="pct"/>
          </w:tcPr>
          <w:p w14:paraId="18B22581"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602" w:type="pct"/>
            <w:tcBorders>
              <w:top w:val="single" w:sz="4" w:space="0" w:color="auto"/>
            </w:tcBorders>
          </w:tcPr>
          <w:p w14:paraId="05557718" w14:textId="1FDAC57B" w:rsidR="005E64CF" w:rsidRPr="00075CCE" w:rsidRDefault="005E64CF" w:rsidP="005E64CF">
            <w:pPr>
              <w:tabs>
                <w:tab w:val="decimal" w:pos="890"/>
              </w:tabs>
              <w:spacing w:line="200" w:lineRule="exact"/>
              <w:ind w:right="-25"/>
              <w:rPr>
                <w:rFonts w:ascii="CordiaUPC" w:hAnsi="CordiaUPC" w:cs="CordiaUPC"/>
                <w:b/>
                <w:bCs/>
                <w:sz w:val="24"/>
                <w:szCs w:val="24"/>
              </w:rPr>
            </w:pPr>
            <w:r w:rsidRPr="00075CCE">
              <w:rPr>
                <w:rFonts w:ascii="CordiaUPC" w:hAnsi="CordiaUPC" w:cs="CordiaUPC" w:hint="cs"/>
                <w:b/>
                <w:bCs/>
                <w:sz w:val="24"/>
                <w:szCs w:val="24"/>
              </w:rPr>
              <w:t>1,517</w:t>
            </w:r>
          </w:p>
        </w:tc>
        <w:tc>
          <w:tcPr>
            <w:tcW w:w="113" w:type="pct"/>
            <w:vAlign w:val="bottom"/>
          </w:tcPr>
          <w:p w14:paraId="3AC69428"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540" w:type="pct"/>
            <w:tcBorders>
              <w:top w:val="single" w:sz="4" w:space="0" w:color="auto"/>
            </w:tcBorders>
          </w:tcPr>
          <w:p w14:paraId="6F2EA476" w14:textId="26D6B902" w:rsidR="005E64CF" w:rsidRPr="00075CCE" w:rsidRDefault="005E64CF" w:rsidP="005E64CF">
            <w:pPr>
              <w:tabs>
                <w:tab w:val="decimal" w:pos="890"/>
              </w:tabs>
              <w:spacing w:line="200" w:lineRule="exact"/>
              <w:ind w:right="-25"/>
              <w:rPr>
                <w:rFonts w:ascii="CordiaUPC" w:hAnsi="CordiaUPC" w:cs="CordiaUPC"/>
                <w:b/>
                <w:bCs/>
                <w:sz w:val="24"/>
                <w:szCs w:val="24"/>
              </w:rPr>
            </w:pPr>
            <w:r w:rsidRPr="00075CCE">
              <w:rPr>
                <w:rFonts w:ascii="CordiaUPC" w:hAnsi="CordiaUPC" w:cs="CordiaUPC" w:hint="cs"/>
                <w:b/>
                <w:bCs/>
                <w:sz w:val="24"/>
                <w:szCs w:val="24"/>
              </w:rPr>
              <w:t>1,594,</w:t>
            </w:r>
            <w:r w:rsidRPr="00075CCE">
              <w:rPr>
                <w:rFonts w:ascii="CordiaUPC" w:hAnsi="CordiaUPC" w:cs="CordiaUPC"/>
                <w:b/>
                <w:bCs/>
                <w:sz w:val="24"/>
                <w:szCs w:val="24"/>
              </w:rPr>
              <w:t>551</w:t>
            </w:r>
          </w:p>
        </w:tc>
        <w:tc>
          <w:tcPr>
            <w:tcW w:w="113" w:type="pct"/>
          </w:tcPr>
          <w:p w14:paraId="6B682C37"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544" w:type="pct"/>
            <w:tcBorders>
              <w:top w:val="single" w:sz="4" w:space="0" w:color="auto"/>
            </w:tcBorders>
          </w:tcPr>
          <w:p w14:paraId="167522CF" w14:textId="168441DE" w:rsidR="005E64CF" w:rsidRPr="00075CCE" w:rsidRDefault="005E64CF" w:rsidP="005E64CF">
            <w:pPr>
              <w:tabs>
                <w:tab w:val="decimal" w:pos="890"/>
              </w:tabs>
              <w:spacing w:line="200" w:lineRule="exact"/>
              <w:ind w:right="-9"/>
              <w:rPr>
                <w:rFonts w:ascii="CordiaUPC" w:hAnsi="CordiaUPC" w:cs="CordiaUPC"/>
                <w:b/>
                <w:bCs/>
                <w:sz w:val="24"/>
                <w:szCs w:val="24"/>
              </w:rPr>
            </w:pPr>
            <w:r w:rsidRPr="00075CCE">
              <w:rPr>
                <w:rFonts w:ascii="CordiaUPC" w:hAnsi="CordiaUPC" w:cs="CordiaUPC" w:hint="cs"/>
                <w:b/>
                <w:bCs/>
                <w:sz w:val="24"/>
                <w:szCs w:val="24"/>
              </w:rPr>
              <w:t>1,744,</w:t>
            </w:r>
            <w:r w:rsidRPr="00075CCE">
              <w:rPr>
                <w:rFonts w:ascii="CordiaUPC" w:hAnsi="CordiaUPC" w:cs="CordiaUPC"/>
                <w:b/>
                <w:bCs/>
                <w:sz w:val="24"/>
                <w:szCs w:val="24"/>
              </w:rPr>
              <w:t>028</w:t>
            </w:r>
          </w:p>
        </w:tc>
      </w:tr>
      <w:tr w:rsidR="005E64CF" w:rsidRPr="00075CCE" w14:paraId="3288CFDA" w14:textId="77777777" w:rsidTr="007470AF">
        <w:trPr>
          <w:tblHeader/>
        </w:trPr>
        <w:tc>
          <w:tcPr>
            <w:tcW w:w="1028" w:type="pct"/>
          </w:tcPr>
          <w:p w14:paraId="7216C0C2" w14:textId="77777777" w:rsidR="005E64CF" w:rsidRPr="00075CCE" w:rsidRDefault="005E64CF" w:rsidP="005E64CF">
            <w:pPr>
              <w:tabs>
                <w:tab w:val="left" w:pos="720"/>
              </w:tabs>
              <w:spacing w:line="200" w:lineRule="exact"/>
              <w:ind w:left="159" w:right="-43" w:hanging="159"/>
              <w:rPr>
                <w:rFonts w:ascii="CordiaUPC" w:hAnsi="CordiaUPC" w:cs="CordiaUPC"/>
                <w:b/>
                <w:bCs/>
                <w:i/>
                <w:iCs/>
                <w:sz w:val="24"/>
                <w:szCs w:val="24"/>
              </w:rPr>
            </w:pPr>
          </w:p>
        </w:tc>
        <w:tc>
          <w:tcPr>
            <w:tcW w:w="527" w:type="pct"/>
            <w:tcBorders>
              <w:top w:val="double" w:sz="4" w:space="0" w:color="auto"/>
            </w:tcBorders>
          </w:tcPr>
          <w:p w14:paraId="6DEDC125" w14:textId="77777777" w:rsidR="005E64CF" w:rsidRPr="00075CCE" w:rsidRDefault="005E64CF" w:rsidP="005E64CF">
            <w:pPr>
              <w:tabs>
                <w:tab w:val="decimal" w:pos="890"/>
              </w:tabs>
              <w:spacing w:line="200" w:lineRule="exact"/>
              <w:ind w:right="-101"/>
              <w:rPr>
                <w:rFonts w:ascii="CordiaUPC" w:hAnsi="CordiaUPC" w:cs="CordiaUPC"/>
                <w:sz w:val="24"/>
                <w:szCs w:val="24"/>
                <w:cs/>
              </w:rPr>
            </w:pPr>
          </w:p>
        </w:tc>
        <w:tc>
          <w:tcPr>
            <w:tcW w:w="115" w:type="pct"/>
          </w:tcPr>
          <w:p w14:paraId="55178D38"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543" w:type="pct"/>
            <w:tcBorders>
              <w:top w:val="double" w:sz="4" w:space="0" w:color="auto"/>
            </w:tcBorders>
          </w:tcPr>
          <w:p w14:paraId="03918307"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116" w:type="pct"/>
          </w:tcPr>
          <w:p w14:paraId="005C4351"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644" w:type="pct"/>
            <w:tcBorders>
              <w:top w:val="double" w:sz="4" w:space="0" w:color="auto"/>
            </w:tcBorders>
          </w:tcPr>
          <w:p w14:paraId="6E8F2E80" w14:textId="77777777" w:rsidR="005E64CF" w:rsidRPr="00075CCE" w:rsidRDefault="005E64CF" w:rsidP="005E64CF">
            <w:pPr>
              <w:tabs>
                <w:tab w:val="decimal" w:pos="890"/>
              </w:tabs>
              <w:spacing w:line="200" w:lineRule="exact"/>
              <w:ind w:right="-17"/>
              <w:rPr>
                <w:rFonts w:ascii="CordiaUPC" w:hAnsi="CordiaUPC" w:cs="CordiaUPC"/>
                <w:sz w:val="24"/>
                <w:szCs w:val="24"/>
              </w:rPr>
            </w:pPr>
          </w:p>
        </w:tc>
        <w:tc>
          <w:tcPr>
            <w:tcW w:w="115" w:type="pct"/>
          </w:tcPr>
          <w:p w14:paraId="05F7C78F"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602" w:type="pct"/>
            <w:tcBorders>
              <w:top w:val="double" w:sz="4" w:space="0" w:color="auto"/>
            </w:tcBorders>
          </w:tcPr>
          <w:p w14:paraId="0DAF7FC3"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113" w:type="pct"/>
          </w:tcPr>
          <w:p w14:paraId="20C501E8"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540" w:type="pct"/>
            <w:tcBorders>
              <w:top w:val="double" w:sz="4" w:space="0" w:color="auto"/>
            </w:tcBorders>
          </w:tcPr>
          <w:p w14:paraId="40E6DF3F"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113" w:type="pct"/>
          </w:tcPr>
          <w:p w14:paraId="740F560A"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544" w:type="pct"/>
            <w:tcBorders>
              <w:top w:val="double" w:sz="4" w:space="0" w:color="auto"/>
            </w:tcBorders>
          </w:tcPr>
          <w:p w14:paraId="0B64BBE4" w14:textId="77777777" w:rsidR="005E64CF" w:rsidRPr="00075CCE" w:rsidRDefault="005E64CF" w:rsidP="005E64CF">
            <w:pPr>
              <w:tabs>
                <w:tab w:val="decimal" w:pos="890"/>
              </w:tabs>
              <w:spacing w:line="200" w:lineRule="exact"/>
              <w:ind w:right="-9"/>
              <w:rPr>
                <w:rFonts w:ascii="CordiaUPC" w:hAnsi="CordiaUPC" w:cs="CordiaUPC"/>
                <w:sz w:val="24"/>
                <w:szCs w:val="24"/>
              </w:rPr>
            </w:pPr>
          </w:p>
        </w:tc>
      </w:tr>
      <w:tr w:rsidR="005E64CF" w:rsidRPr="00075CCE" w14:paraId="38BFC5E0" w14:textId="77777777" w:rsidTr="007470AF">
        <w:trPr>
          <w:tblHeader/>
        </w:trPr>
        <w:tc>
          <w:tcPr>
            <w:tcW w:w="1028" w:type="pct"/>
            <w:hideMark/>
          </w:tcPr>
          <w:p w14:paraId="459AB69C" w14:textId="77777777" w:rsidR="005E64CF" w:rsidRPr="00075CCE" w:rsidRDefault="005E64CF" w:rsidP="005E64CF">
            <w:pPr>
              <w:tabs>
                <w:tab w:val="left" w:pos="720"/>
              </w:tabs>
              <w:spacing w:line="200" w:lineRule="exact"/>
              <w:ind w:left="159" w:right="-43" w:hanging="159"/>
              <w:rPr>
                <w:rFonts w:ascii="CordiaUPC" w:hAnsi="CordiaUPC" w:cs="CordiaUPC"/>
                <w:b/>
                <w:bCs/>
                <w:i/>
                <w:iCs/>
                <w:sz w:val="24"/>
                <w:szCs w:val="24"/>
              </w:rPr>
            </w:pPr>
            <w:r w:rsidRPr="00075CCE">
              <w:rPr>
                <w:rFonts w:ascii="CordiaUPC" w:hAnsi="CordiaUPC" w:cs="CordiaUPC" w:hint="cs"/>
                <w:b/>
                <w:bCs/>
                <w:i/>
                <w:iCs/>
                <w:sz w:val="24"/>
                <w:szCs w:val="24"/>
              </w:rPr>
              <w:t>Financial liabilities</w:t>
            </w:r>
          </w:p>
        </w:tc>
        <w:tc>
          <w:tcPr>
            <w:tcW w:w="527" w:type="pct"/>
          </w:tcPr>
          <w:p w14:paraId="5B5C6566"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115" w:type="pct"/>
          </w:tcPr>
          <w:p w14:paraId="02AAD506"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543" w:type="pct"/>
          </w:tcPr>
          <w:p w14:paraId="6EBAE7EC"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116" w:type="pct"/>
          </w:tcPr>
          <w:p w14:paraId="1360310A"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644" w:type="pct"/>
          </w:tcPr>
          <w:p w14:paraId="6C461131" w14:textId="77777777" w:rsidR="005E64CF" w:rsidRPr="00075CCE" w:rsidRDefault="005E64CF" w:rsidP="005E64CF">
            <w:pPr>
              <w:tabs>
                <w:tab w:val="decimal" w:pos="890"/>
              </w:tabs>
              <w:spacing w:line="200" w:lineRule="exact"/>
              <w:ind w:right="-17"/>
              <w:rPr>
                <w:rFonts w:ascii="CordiaUPC" w:hAnsi="CordiaUPC" w:cs="CordiaUPC"/>
                <w:sz w:val="24"/>
                <w:szCs w:val="24"/>
              </w:rPr>
            </w:pPr>
          </w:p>
        </w:tc>
        <w:tc>
          <w:tcPr>
            <w:tcW w:w="115" w:type="pct"/>
          </w:tcPr>
          <w:p w14:paraId="570E665B"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602" w:type="pct"/>
          </w:tcPr>
          <w:p w14:paraId="5E799E14"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113" w:type="pct"/>
          </w:tcPr>
          <w:p w14:paraId="7AB24A1E"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540" w:type="pct"/>
          </w:tcPr>
          <w:p w14:paraId="24D24D79"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113" w:type="pct"/>
          </w:tcPr>
          <w:p w14:paraId="32F2D614" w14:textId="77777777" w:rsidR="005E64CF" w:rsidRPr="00075CCE" w:rsidRDefault="005E64CF" w:rsidP="005E64CF">
            <w:pPr>
              <w:tabs>
                <w:tab w:val="decimal" w:pos="890"/>
              </w:tabs>
              <w:spacing w:line="200" w:lineRule="exact"/>
              <w:ind w:right="-101"/>
              <w:rPr>
                <w:rFonts w:ascii="CordiaUPC" w:hAnsi="CordiaUPC" w:cs="CordiaUPC"/>
                <w:sz w:val="24"/>
                <w:szCs w:val="24"/>
              </w:rPr>
            </w:pPr>
          </w:p>
        </w:tc>
        <w:tc>
          <w:tcPr>
            <w:tcW w:w="544" w:type="pct"/>
          </w:tcPr>
          <w:p w14:paraId="290B7CCE" w14:textId="77777777" w:rsidR="005E64CF" w:rsidRPr="00075CCE" w:rsidRDefault="005E64CF" w:rsidP="005E64CF">
            <w:pPr>
              <w:tabs>
                <w:tab w:val="decimal" w:pos="890"/>
              </w:tabs>
              <w:spacing w:line="200" w:lineRule="exact"/>
              <w:ind w:right="-9"/>
              <w:rPr>
                <w:rFonts w:ascii="CordiaUPC" w:hAnsi="CordiaUPC" w:cs="CordiaUPC"/>
                <w:sz w:val="24"/>
                <w:szCs w:val="24"/>
              </w:rPr>
            </w:pPr>
          </w:p>
        </w:tc>
      </w:tr>
      <w:tr w:rsidR="005E64CF" w:rsidRPr="00075CCE" w14:paraId="518EBE1F" w14:textId="77777777" w:rsidTr="007470AF">
        <w:trPr>
          <w:tblHeader/>
        </w:trPr>
        <w:tc>
          <w:tcPr>
            <w:tcW w:w="1028" w:type="pct"/>
            <w:hideMark/>
          </w:tcPr>
          <w:p w14:paraId="3016F074"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Deposits</w:t>
            </w:r>
          </w:p>
        </w:tc>
        <w:tc>
          <w:tcPr>
            <w:tcW w:w="527" w:type="pct"/>
          </w:tcPr>
          <w:p w14:paraId="7B134FF4" w14:textId="6ADFA7B4"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tcPr>
          <w:p w14:paraId="2EEF3E3A"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2B32F0D7" w14:textId="21319E3A"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6" w:type="pct"/>
          </w:tcPr>
          <w:p w14:paraId="5C4E43AB"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4186CF9D" w14:textId="078FD809"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6BD7815D"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458AC9FE" w14:textId="345F9741"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tcPr>
          <w:p w14:paraId="7873DCD4"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0FEB9CC4" w14:textId="523A651D"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1,373,408</w:t>
            </w:r>
          </w:p>
        </w:tc>
        <w:tc>
          <w:tcPr>
            <w:tcW w:w="113" w:type="pct"/>
          </w:tcPr>
          <w:p w14:paraId="5CE9C678"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0F6FDD70" w14:textId="2545F4D6"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1,373,408</w:t>
            </w:r>
          </w:p>
        </w:tc>
      </w:tr>
      <w:tr w:rsidR="005E64CF" w:rsidRPr="00075CCE" w14:paraId="5E2DF71A" w14:textId="77777777" w:rsidTr="007470AF">
        <w:trPr>
          <w:tblHeader/>
        </w:trPr>
        <w:tc>
          <w:tcPr>
            <w:tcW w:w="1028" w:type="pct"/>
            <w:hideMark/>
          </w:tcPr>
          <w:p w14:paraId="6C207A15"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Interbank and money market items</w:t>
            </w:r>
          </w:p>
        </w:tc>
        <w:tc>
          <w:tcPr>
            <w:tcW w:w="527" w:type="pct"/>
          </w:tcPr>
          <w:p w14:paraId="07CE6D6B"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34F87B21" w14:textId="154853C7"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tcPr>
          <w:p w14:paraId="3B987270"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12C2ABB9"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626AF72C" w14:textId="5142950C"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6" w:type="pct"/>
          </w:tcPr>
          <w:p w14:paraId="3C992D93"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025CDA16" w14:textId="77777777" w:rsidR="005E64CF" w:rsidRPr="00075CCE" w:rsidRDefault="005E64CF" w:rsidP="005E64CF">
            <w:pPr>
              <w:tabs>
                <w:tab w:val="decimal" w:pos="890"/>
              </w:tabs>
              <w:spacing w:line="200" w:lineRule="exact"/>
              <w:ind w:right="-17"/>
              <w:rPr>
                <w:rFonts w:ascii="CordiaUPC" w:hAnsi="CordiaUPC" w:cs="CordiaUPC"/>
                <w:sz w:val="24"/>
                <w:szCs w:val="24"/>
              </w:rPr>
            </w:pPr>
          </w:p>
          <w:p w14:paraId="5B762B08" w14:textId="3F27209C"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5F5DA872"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5B1AD75D"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271415C0" w14:textId="2FC501B3"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vAlign w:val="bottom"/>
          </w:tcPr>
          <w:p w14:paraId="489335A6"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33DEED9F"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527E0568" w14:textId="0A4EAC14"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75,909</w:t>
            </w:r>
          </w:p>
        </w:tc>
        <w:tc>
          <w:tcPr>
            <w:tcW w:w="113" w:type="pct"/>
          </w:tcPr>
          <w:p w14:paraId="47A25A65"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072C4167" w14:textId="77777777" w:rsidR="005E64CF" w:rsidRPr="00075CCE" w:rsidRDefault="005E64CF" w:rsidP="005E64CF">
            <w:pPr>
              <w:tabs>
                <w:tab w:val="decimal" w:pos="890"/>
              </w:tabs>
              <w:spacing w:line="200" w:lineRule="exact"/>
              <w:ind w:right="-9"/>
              <w:rPr>
                <w:rFonts w:ascii="CordiaUPC" w:hAnsi="CordiaUPC" w:cs="CordiaUPC"/>
                <w:sz w:val="24"/>
                <w:szCs w:val="24"/>
              </w:rPr>
            </w:pPr>
          </w:p>
          <w:p w14:paraId="3A72B8F2" w14:textId="47D5C07E"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75,909</w:t>
            </w:r>
          </w:p>
        </w:tc>
      </w:tr>
      <w:tr w:rsidR="005E64CF" w:rsidRPr="00075CCE" w14:paraId="329EC363" w14:textId="77777777" w:rsidTr="007470AF">
        <w:trPr>
          <w:tblHeader/>
        </w:trPr>
        <w:tc>
          <w:tcPr>
            <w:tcW w:w="1028" w:type="pct"/>
          </w:tcPr>
          <w:p w14:paraId="246D7C76"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Liabilities payable on</w:t>
            </w:r>
          </w:p>
        </w:tc>
        <w:tc>
          <w:tcPr>
            <w:tcW w:w="527" w:type="pct"/>
          </w:tcPr>
          <w:p w14:paraId="174C7072"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115" w:type="pct"/>
          </w:tcPr>
          <w:p w14:paraId="6A827404"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29A9BCE8"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116" w:type="pct"/>
          </w:tcPr>
          <w:p w14:paraId="6FC0E8FE"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56B75ADF" w14:textId="77777777" w:rsidR="005E64CF" w:rsidRPr="00075CCE" w:rsidRDefault="005E64CF" w:rsidP="005E64CF">
            <w:pPr>
              <w:tabs>
                <w:tab w:val="decimal" w:pos="890"/>
              </w:tabs>
              <w:spacing w:line="200" w:lineRule="exact"/>
              <w:ind w:right="-17"/>
              <w:rPr>
                <w:rFonts w:ascii="CordiaUPC" w:hAnsi="CordiaUPC" w:cs="CordiaUPC"/>
                <w:sz w:val="24"/>
                <w:szCs w:val="24"/>
              </w:rPr>
            </w:pPr>
          </w:p>
        </w:tc>
        <w:tc>
          <w:tcPr>
            <w:tcW w:w="115" w:type="pct"/>
          </w:tcPr>
          <w:p w14:paraId="53260DEE"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75F13308"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113" w:type="pct"/>
            <w:vAlign w:val="bottom"/>
          </w:tcPr>
          <w:p w14:paraId="413FB65D"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4443DC63"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113" w:type="pct"/>
          </w:tcPr>
          <w:p w14:paraId="7A6A8A31"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64447DE6" w14:textId="77777777" w:rsidR="005E64CF" w:rsidRPr="00075CCE" w:rsidRDefault="005E64CF" w:rsidP="005E64CF">
            <w:pPr>
              <w:tabs>
                <w:tab w:val="decimal" w:pos="890"/>
              </w:tabs>
              <w:spacing w:line="200" w:lineRule="exact"/>
              <w:ind w:right="-9"/>
              <w:rPr>
                <w:rFonts w:ascii="CordiaUPC" w:hAnsi="CordiaUPC" w:cs="CordiaUPC"/>
                <w:sz w:val="24"/>
                <w:szCs w:val="24"/>
              </w:rPr>
            </w:pPr>
          </w:p>
        </w:tc>
      </w:tr>
      <w:tr w:rsidR="005E64CF" w:rsidRPr="00075CCE" w14:paraId="54DB5BA2" w14:textId="77777777" w:rsidTr="007470AF">
        <w:trPr>
          <w:tblHeader/>
        </w:trPr>
        <w:tc>
          <w:tcPr>
            <w:tcW w:w="1028" w:type="pct"/>
            <w:hideMark/>
          </w:tcPr>
          <w:p w14:paraId="0FBA76D9" w14:textId="77777777" w:rsidR="005E64CF" w:rsidRPr="00075CCE" w:rsidRDefault="005E64CF" w:rsidP="005E64CF">
            <w:pPr>
              <w:tabs>
                <w:tab w:val="left" w:pos="720"/>
              </w:tabs>
              <w:spacing w:line="200" w:lineRule="exact"/>
              <w:ind w:left="159" w:right="-200" w:hanging="159"/>
              <w:rPr>
                <w:rFonts w:ascii="CordiaUPC" w:hAnsi="CordiaUPC" w:cs="CordiaUPC"/>
                <w:sz w:val="24"/>
                <w:szCs w:val="24"/>
              </w:rPr>
            </w:pPr>
            <w:r w:rsidRPr="00075CCE">
              <w:rPr>
                <w:rFonts w:ascii="CordiaUPC" w:hAnsi="CordiaUPC" w:cs="CordiaUPC"/>
                <w:sz w:val="24"/>
                <w:szCs w:val="24"/>
              </w:rPr>
              <w:t xml:space="preserve">   </w:t>
            </w:r>
            <w:r w:rsidRPr="00075CCE">
              <w:rPr>
                <w:rFonts w:ascii="CordiaUPC" w:hAnsi="CordiaUPC" w:cs="CordiaUPC" w:hint="cs"/>
                <w:sz w:val="24"/>
                <w:szCs w:val="24"/>
              </w:rPr>
              <w:t>demand</w:t>
            </w:r>
          </w:p>
        </w:tc>
        <w:tc>
          <w:tcPr>
            <w:tcW w:w="527" w:type="pct"/>
          </w:tcPr>
          <w:p w14:paraId="7F6E1A0D" w14:textId="6E4684D3"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tcPr>
          <w:p w14:paraId="3DEA5FE8"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636E126F" w14:textId="226297CD"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6" w:type="pct"/>
          </w:tcPr>
          <w:p w14:paraId="10C60D49"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18F85EA5" w14:textId="3B6664C5"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0B53B178"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24CBEDAF" w14:textId="6234B67A"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tcPr>
          <w:p w14:paraId="3E6A290B"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09B55601" w14:textId="1B494927" w:rsidR="005E64CF" w:rsidRPr="00075CCE" w:rsidRDefault="005E64CF" w:rsidP="005E64CF">
            <w:pPr>
              <w:tabs>
                <w:tab w:val="decimal" w:pos="890"/>
              </w:tabs>
              <w:spacing w:line="200" w:lineRule="exact"/>
              <w:ind w:right="-25"/>
              <w:rPr>
                <w:rFonts w:ascii="CordiaUPC" w:hAnsi="CordiaUPC" w:cs="CordiaUPC"/>
                <w:sz w:val="24"/>
                <w:szCs w:val="24"/>
                <w:lang w:val="en-US" w:bidi="th-TH"/>
              </w:rPr>
            </w:pPr>
            <w:r w:rsidRPr="00075CCE">
              <w:rPr>
                <w:rFonts w:ascii="CordiaUPC" w:hAnsi="CordiaUPC" w:cs="CordiaUPC" w:hint="cs"/>
                <w:sz w:val="24"/>
                <w:szCs w:val="24"/>
              </w:rPr>
              <w:t>3,89</w:t>
            </w:r>
            <w:r w:rsidRPr="00075CCE">
              <w:rPr>
                <w:rFonts w:ascii="CordiaUPC" w:hAnsi="CordiaUPC" w:cs="CordiaUPC"/>
                <w:sz w:val="24"/>
                <w:szCs w:val="24"/>
              </w:rPr>
              <w:t>5</w:t>
            </w:r>
          </w:p>
        </w:tc>
        <w:tc>
          <w:tcPr>
            <w:tcW w:w="113" w:type="pct"/>
          </w:tcPr>
          <w:p w14:paraId="0CB11106"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7FE6D08B" w14:textId="6588270C" w:rsidR="005E64CF" w:rsidRPr="00075CCE" w:rsidRDefault="005E64CF" w:rsidP="005E64CF">
            <w:pPr>
              <w:tabs>
                <w:tab w:val="decimal" w:pos="890"/>
              </w:tabs>
              <w:spacing w:line="200" w:lineRule="exact"/>
              <w:ind w:right="-9"/>
              <w:rPr>
                <w:rFonts w:ascii="CordiaUPC" w:hAnsi="CordiaUPC" w:cs="CordiaUPC"/>
                <w:sz w:val="24"/>
                <w:szCs w:val="24"/>
                <w:lang w:val="en-US" w:bidi="th-TH"/>
              </w:rPr>
            </w:pPr>
            <w:r w:rsidRPr="00075CCE">
              <w:rPr>
                <w:rFonts w:ascii="CordiaUPC" w:hAnsi="CordiaUPC" w:cs="CordiaUPC" w:hint="cs"/>
                <w:sz w:val="24"/>
                <w:szCs w:val="24"/>
              </w:rPr>
              <w:t>3,89</w:t>
            </w:r>
            <w:r w:rsidRPr="00075CCE">
              <w:rPr>
                <w:rFonts w:ascii="CordiaUPC" w:hAnsi="CordiaUPC" w:cs="CordiaUPC"/>
                <w:sz w:val="24"/>
                <w:szCs w:val="24"/>
              </w:rPr>
              <w:t>5</w:t>
            </w:r>
          </w:p>
        </w:tc>
      </w:tr>
      <w:tr w:rsidR="005E64CF" w:rsidRPr="00075CCE" w14:paraId="3A2A13A0" w14:textId="77777777" w:rsidTr="007470AF">
        <w:trPr>
          <w:tblHeader/>
        </w:trPr>
        <w:tc>
          <w:tcPr>
            <w:tcW w:w="1028" w:type="pct"/>
            <w:hideMark/>
          </w:tcPr>
          <w:p w14:paraId="7E57287E"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 xml:space="preserve">Financial liabilities </w:t>
            </w:r>
          </w:p>
          <w:p w14:paraId="70B97763"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 xml:space="preserve">   designated at FVTPL</w:t>
            </w:r>
          </w:p>
        </w:tc>
        <w:tc>
          <w:tcPr>
            <w:tcW w:w="527" w:type="pct"/>
            <w:vAlign w:val="bottom"/>
          </w:tcPr>
          <w:p w14:paraId="1625F67F" w14:textId="334ED4F2"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vAlign w:val="bottom"/>
          </w:tcPr>
          <w:p w14:paraId="496E1E68"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vAlign w:val="bottom"/>
          </w:tcPr>
          <w:p w14:paraId="2091656F" w14:textId="724C1CBB"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432</w:t>
            </w:r>
          </w:p>
        </w:tc>
        <w:tc>
          <w:tcPr>
            <w:tcW w:w="116" w:type="pct"/>
          </w:tcPr>
          <w:p w14:paraId="04ED0B26"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vAlign w:val="bottom"/>
          </w:tcPr>
          <w:p w14:paraId="14D170A6" w14:textId="6CF72373"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41DB3A7D"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vAlign w:val="bottom"/>
          </w:tcPr>
          <w:p w14:paraId="125FB15E" w14:textId="6017D3CF"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tcPr>
          <w:p w14:paraId="7C242276"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vAlign w:val="bottom"/>
          </w:tcPr>
          <w:p w14:paraId="114AF55E" w14:textId="0D258EBC"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tcPr>
          <w:p w14:paraId="03B3CB3A"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vAlign w:val="bottom"/>
          </w:tcPr>
          <w:p w14:paraId="23882CC4" w14:textId="74E1704D"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432</w:t>
            </w:r>
          </w:p>
        </w:tc>
      </w:tr>
      <w:tr w:rsidR="005E64CF" w:rsidRPr="00075CCE" w14:paraId="14197FD1" w14:textId="77777777" w:rsidTr="007470AF">
        <w:trPr>
          <w:tblHeader/>
        </w:trPr>
        <w:tc>
          <w:tcPr>
            <w:tcW w:w="1028" w:type="pct"/>
            <w:hideMark/>
          </w:tcPr>
          <w:p w14:paraId="7B3FB258"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Derivatives liabilities</w:t>
            </w:r>
          </w:p>
        </w:tc>
        <w:tc>
          <w:tcPr>
            <w:tcW w:w="527" w:type="pct"/>
          </w:tcPr>
          <w:p w14:paraId="55A9D646" w14:textId="079E280C"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9,268</w:t>
            </w:r>
          </w:p>
        </w:tc>
        <w:tc>
          <w:tcPr>
            <w:tcW w:w="115" w:type="pct"/>
          </w:tcPr>
          <w:p w14:paraId="6F8E2274"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3ACCB2FA" w14:textId="59730164"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6" w:type="pct"/>
          </w:tcPr>
          <w:p w14:paraId="59FAFDF4"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0CED7161" w14:textId="2C09398A"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0C2353C2"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4250F1D3" w14:textId="78F11F4C"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tcPr>
          <w:p w14:paraId="3659F5E8"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343B9F59" w14:textId="554AA157"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3" w:type="pct"/>
          </w:tcPr>
          <w:p w14:paraId="6E5CD98B"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7B129CE2" w14:textId="2B1C74D4"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9,268</w:t>
            </w:r>
          </w:p>
        </w:tc>
      </w:tr>
      <w:tr w:rsidR="005E64CF" w:rsidRPr="00075CCE" w14:paraId="2C61D853" w14:textId="77777777" w:rsidTr="007470AF">
        <w:trPr>
          <w:tblHeader/>
        </w:trPr>
        <w:tc>
          <w:tcPr>
            <w:tcW w:w="1028" w:type="pct"/>
            <w:hideMark/>
          </w:tcPr>
          <w:p w14:paraId="31493631" w14:textId="77777777" w:rsidR="005E64CF" w:rsidRPr="00075CCE" w:rsidRDefault="005E64CF" w:rsidP="005E64CF">
            <w:pPr>
              <w:tabs>
                <w:tab w:val="left" w:pos="720"/>
              </w:tabs>
              <w:spacing w:line="200" w:lineRule="exact"/>
              <w:ind w:left="159" w:right="-43" w:hanging="159"/>
              <w:rPr>
                <w:rFonts w:ascii="CordiaUPC" w:hAnsi="CordiaUPC" w:cs="CordiaUPC"/>
                <w:sz w:val="24"/>
                <w:szCs w:val="24"/>
                <w:cs/>
                <w:lang w:bidi="th-TH"/>
              </w:rPr>
            </w:pPr>
            <w:r w:rsidRPr="00075CCE">
              <w:rPr>
                <w:rFonts w:ascii="CordiaUPC" w:hAnsi="CordiaUPC" w:cs="CordiaUPC" w:hint="cs"/>
                <w:sz w:val="24"/>
                <w:szCs w:val="24"/>
              </w:rPr>
              <w:t>Debts issued and borrowings</w:t>
            </w:r>
          </w:p>
        </w:tc>
        <w:tc>
          <w:tcPr>
            <w:tcW w:w="527" w:type="pct"/>
          </w:tcPr>
          <w:p w14:paraId="7DBAA3E8"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60B0B14B" w14:textId="7C2EF2A4"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tcPr>
          <w:p w14:paraId="758E6CA0"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301F650E"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73EA22EB" w14:textId="66D298D6" w:rsidR="005E64CF" w:rsidRPr="00075CCE" w:rsidRDefault="00075CCE" w:rsidP="005E64CF">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6" w:type="pct"/>
          </w:tcPr>
          <w:p w14:paraId="784A87AE"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77E156DB" w14:textId="77777777" w:rsidR="005E64CF" w:rsidRPr="00075CCE" w:rsidRDefault="005E64CF" w:rsidP="005E64CF">
            <w:pPr>
              <w:tabs>
                <w:tab w:val="decimal" w:pos="890"/>
              </w:tabs>
              <w:spacing w:line="200" w:lineRule="exact"/>
              <w:ind w:right="-17"/>
              <w:rPr>
                <w:rFonts w:ascii="CordiaUPC" w:hAnsi="CordiaUPC" w:cs="CordiaUPC"/>
                <w:sz w:val="24"/>
                <w:szCs w:val="24"/>
              </w:rPr>
            </w:pPr>
          </w:p>
          <w:p w14:paraId="5E441738" w14:textId="1ACDF77D"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753BA6AB"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6A9C277C"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0C75DA79" w14:textId="590BEDD8" w:rsidR="005E64CF" w:rsidRPr="00075CCE" w:rsidRDefault="00075CCE" w:rsidP="005E64CF">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vAlign w:val="bottom"/>
          </w:tcPr>
          <w:p w14:paraId="204AFA3F"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3BEDCA9B" w14:textId="77777777" w:rsidR="005E64CF" w:rsidRPr="00075CCE" w:rsidRDefault="005E64CF" w:rsidP="005E64CF">
            <w:pPr>
              <w:tabs>
                <w:tab w:val="decimal" w:pos="890"/>
              </w:tabs>
              <w:spacing w:line="200" w:lineRule="exact"/>
              <w:ind w:right="-25"/>
              <w:rPr>
                <w:rFonts w:ascii="CordiaUPC" w:hAnsi="CordiaUPC" w:cs="CordiaUPC"/>
                <w:sz w:val="24"/>
                <w:szCs w:val="24"/>
              </w:rPr>
            </w:pPr>
          </w:p>
          <w:p w14:paraId="776F15C1" w14:textId="3290ED36" w:rsidR="005E64CF" w:rsidRPr="00075CCE" w:rsidRDefault="00075CCE" w:rsidP="005E64CF">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88</w:t>
            </w:r>
            <w:r w:rsidR="005E64CF" w:rsidRPr="00075CCE">
              <w:rPr>
                <w:rFonts w:ascii="CordiaUPC" w:hAnsi="CordiaUPC" w:cs="CordiaUPC" w:hint="cs"/>
                <w:sz w:val="24"/>
                <w:szCs w:val="24"/>
              </w:rPr>
              <w:t>,</w:t>
            </w:r>
            <w:r w:rsidRPr="00075CCE">
              <w:rPr>
                <w:rFonts w:ascii="CordiaUPC" w:hAnsi="CordiaUPC" w:cs="CordiaUPC"/>
                <w:sz w:val="24"/>
                <w:szCs w:val="24"/>
              </w:rPr>
              <w:t>965</w:t>
            </w:r>
          </w:p>
        </w:tc>
        <w:tc>
          <w:tcPr>
            <w:tcW w:w="113" w:type="pct"/>
          </w:tcPr>
          <w:p w14:paraId="7BA28944"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2071EA37" w14:textId="77777777" w:rsidR="005E64CF" w:rsidRPr="00075CCE" w:rsidRDefault="005E64CF" w:rsidP="005E64CF">
            <w:pPr>
              <w:tabs>
                <w:tab w:val="decimal" w:pos="890"/>
              </w:tabs>
              <w:spacing w:line="200" w:lineRule="exact"/>
              <w:ind w:right="-9"/>
              <w:rPr>
                <w:rFonts w:ascii="CordiaUPC" w:hAnsi="CordiaUPC" w:cs="CordiaUPC"/>
                <w:sz w:val="24"/>
                <w:szCs w:val="24"/>
              </w:rPr>
            </w:pPr>
          </w:p>
          <w:p w14:paraId="2578F528" w14:textId="4D331327"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88,965</w:t>
            </w:r>
          </w:p>
        </w:tc>
      </w:tr>
      <w:tr w:rsidR="005E64CF" w:rsidRPr="00075CCE" w14:paraId="2A9A37B2" w14:textId="77777777" w:rsidTr="007470AF">
        <w:trPr>
          <w:tblHeader/>
        </w:trPr>
        <w:tc>
          <w:tcPr>
            <w:tcW w:w="1028" w:type="pct"/>
            <w:hideMark/>
          </w:tcPr>
          <w:p w14:paraId="40B4A4FF" w14:textId="77777777" w:rsidR="005E64CF" w:rsidRPr="00075CCE" w:rsidRDefault="005E64CF" w:rsidP="005E64CF">
            <w:pPr>
              <w:tabs>
                <w:tab w:val="left" w:pos="720"/>
              </w:tabs>
              <w:spacing w:line="200" w:lineRule="exact"/>
              <w:ind w:left="159" w:right="-43" w:hanging="159"/>
              <w:rPr>
                <w:rFonts w:ascii="CordiaUPC" w:hAnsi="CordiaUPC" w:cs="CordiaUPC"/>
                <w:sz w:val="24"/>
                <w:szCs w:val="24"/>
              </w:rPr>
            </w:pPr>
            <w:r w:rsidRPr="00075CCE">
              <w:rPr>
                <w:rFonts w:ascii="CordiaUPC" w:hAnsi="CordiaUPC" w:cs="CordiaUPC" w:hint="cs"/>
                <w:sz w:val="24"/>
                <w:szCs w:val="24"/>
              </w:rPr>
              <w:t>Other financial liabilities</w:t>
            </w:r>
          </w:p>
        </w:tc>
        <w:tc>
          <w:tcPr>
            <w:tcW w:w="527" w:type="pct"/>
          </w:tcPr>
          <w:p w14:paraId="6D2A90FE" w14:textId="3B728A79"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5" w:type="pct"/>
          </w:tcPr>
          <w:p w14:paraId="15094F9F"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3" w:type="pct"/>
          </w:tcPr>
          <w:p w14:paraId="2140373E" w14:textId="34370C7D"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w:t>
            </w:r>
          </w:p>
        </w:tc>
        <w:tc>
          <w:tcPr>
            <w:tcW w:w="116" w:type="pct"/>
          </w:tcPr>
          <w:p w14:paraId="37940D02"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44" w:type="pct"/>
          </w:tcPr>
          <w:p w14:paraId="45C3C424" w14:textId="3EE6EAA8" w:rsidR="005E64CF" w:rsidRPr="00075CCE" w:rsidRDefault="005E64CF" w:rsidP="005E64CF">
            <w:pPr>
              <w:tabs>
                <w:tab w:val="decimal" w:pos="890"/>
              </w:tabs>
              <w:spacing w:line="200" w:lineRule="exact"/>
              <w:ind w:right="-17"/>
              <w:rPr>
                <w:rFonts w:ascii="CordiaUPC" w:hAnsi="CordiaUPC" w:cs="CordiaUPC"/>
                <w:sz w:val="24"/>
                <w:szCs w:val="24"/>
              </w:rPr>
            </w:pPr>
            <w:r w:rsidRPr="00075CCE">
              <w:rPr>
                <w:rFonts w:ascii="CordiaUPC" w:hAnsi="CordiaUPC" w:cs="CordiaUPC" w:hint="cs"/>
                <w:sz w:val="24"/>
                <w:szCs w:val="24"/>
              </w:rPr>
              <w:t>-</w:t>
            </w:r>
          </w:p>
        </w:tc>
        <w:tc>
          <w:tcPr>
            <w:tcW w:w="115" w:type="pct"/>
          </w:tcPr>
          <w:p w14:paraId="02487EAF"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602" w:type="pct"/>
          </w:tcPr>
          <w:p w14:paraId="3230BEBD" w14:textId="4F67E62E" w:rsidR="005E64CF" w:rsidRPr="00075CCE" w:rsidRDefault="00514101" w:rsidP="005E64CF">
            <w:pPr>
              <w:tabs>
                <w:tab w:val="decimal" w:pos="890"/>
              </w:tabs>
              <w:spacing w:line="200" w:lineRule="exact"/>
              <w:ind w:right="-25"/>
              <w:rPr>
                <w:rFonts w:ascii="CordiaUPC" w:hAnsi="CordiaUPC" w:cs="CordiaUPC"/>
                <w:sz w:val="24"/>
                <w:szCs w:val="24"/>
              </w:rPr>
            </w:pPr>
            <w:r w:rsidRPr="00075CCE">
              <w:rPr>
                <w:rFonts w:ascii="CordiaUPC" w:hAnsi="CordiaUPC" w:cs="CordiaUPC"/>
                <w:sz w:val="24"/>
                <w:szCs w:val="24"/>
              </w:rPr>
              <w:t>-</w:t>
            </w:r>
          </w:p>
        </w:tc>
        <w:tc>
          <w:tcPr>
            <w:tcW w:w="113" w:type="pct"/>
          </w:tcPr>
          <w:p w14:paraId="1312373A"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0" w:type="pct"/>
          </w:tcPr>
          <w:p w14:paraId="3CDD5907" w14:textId="0FCFD1C0" w:rsidR="005E64CF" w:rsidRPr="00075CCE" w:rsidRDefault="005E64CF" w:rsidP="005E64CF">
            <w:pPr>
              <w:tabs>
                <w:tab w:val="decimal" w:pos="890"/>
              </w:tabs>
              <w:spacing w:line="200" w:lineRule="exact"/>
              <w:ind w:right="-25"/>
              <w:rPr>
                <w:rFonts w:ascii="CordiaUPC" w:hAnsi="CordiaUPC" w:cs="CordiaUPC"/>
                <w:sz w:val="24"/>
                <w:szCs w:val="24"/>
              </w:rPr>
            </w:pPr>
            <w:r w:rsidRPr="00075CCE">
              <w:rPr>
                <w:rFonts w:ascii="CordiaUPC" w:hAnsi="CordiaUPC" w:cs="CordiaUPC" w:hint="cs"/>
                <w:sz w:val="24"/>
                <w:szCs w:val="24"/>
              </w:rPr>
              <w:t>20,087</w:t>
            </w:r>
          </w:p>
        </w:tc>
        <w:tc>
          <w:tcPr>
            <w:tcW w:w="113" w:type="pct"/>
          </w:tcPr>
          <w:p w14:paraId="12AD3AC9" w14:textId="77777777" w:rsidR="005E64CF" w:rsidRPr="00075CCE" w:rsidRDefault="005E64CF" w:rsidP="005E64CF">
            <w:pPr>
              <w:tabs>
                <w:tab w:val="decimal" w:pos="890"/>
              </w:tabs>
              <w:spacing w:line="200" w:lineRule="exact"/>
              <w:ind w:right="-25"/>
              <w:rPr>
                <w:rFonts w:ascii="CordiaUPC" w:hAnsi="CordiaUPC" w:cs="CordiaUPC"/>
                <w:sz w:val="24"/>
                <w:szCs w:val="24"/>
              </w:rPr>
            </w:pPr>
          </w:p>
        </w:tc>
        <w:tc>
          <w:tcPr>
            <w:tcW w:w="544" w:type="pct"/>
          </w:tcPr>
          <w:p w14:paraId="1AB4F150" w14:textId="32AE6002" w:rsidR="005E64CF" w:rsidRPr="00075CCE" w:rsidRDefault="005E64CF" w:rsidP="005E64CF">
            <w:pPr>
              <w:tabs>
                <w:tab w:val="decimal" w:pos="890"/>
              </w:tabs>
              <w:spacing w:line="200" w:lineRule="exact"/>
              <w:ind w:right="-9"/>
              <w:rPr>
                <w:rFonts w:ascii="CordiaUPC" w:hAnsi="CordiaUPC" w:cs="CordiaUPC"/>
                <w:sz w:val="24"/>
                <w:szCs w:val="24"/>
              </w:rPr>
            </w:pPr>
            <w:r w:rsidRPr="00075CCE">
              <w:rPr>
                <w:rFonts w:ascii="CordiaUPC" w:hAnsi="CordiaUPC" w:cs="CordiaUPC" w:hint="cs"/>
                <w:sz w:val="24"/>
                <w:szCs w:val="24"/>
              </w:rPr>
              <w:t>20,087</w:t>
            </w:r>
          </w:p>
        </w:tc>
      </w:tr>
      <w:tr w:rsidR="005E64CF" w:rsidRPr="00075CCE" w14:paraId="4C239275" w14:textId="77777777" w:rsidTr="007470AF">
        <w:trPr>
          <w:tblHeader/>
        </w:trPr>
        <w:tc>
          <w:tcPr>
            <w:tcW w:w="1028" w:type="pct"/>
            <w:hideMark/>
          </w:tcPr>
          <w:p w14:paraId="795772E4" w14:textId="77777777" w:rsidR="005E64CF" w:rsidRPr="00075CCE" w:rsidRDefault="005E64CF" w:rsidP="005E64CF">
            <w:pPr>
              <w:tabs>
                <w:tab w:val="left" w:pos="720"/>
              </w:tabs>
              <w:spacing w:line="200" w:lineRule="exact"/>
              <w:ind w:left="159" w:right="-43" w:hanging="159"/>
              <w:rPr>
                <w:rFonts w:ascii="CordiaUPC" w:hAnsi="CordiaUPC" w:cs="CordiaUPC"/>
                <w:b/>
                <w:bCs/>
                <w:sz w:val="24"/>
                <w:szCs w:val="24"/>
              </w:rPr>
            </w:pPr>
            <w:r w:rsidRPr="00075CCE">
              <w:rPr>
                <w:rFonts w:ascii="CordiaUPC" w:hAnsi="CordiaUPC" w:cs="CordiaUPC" w:hint="cs"/>
                <w:b/>
                <w:bCs/>
                <w:sz w:val="24"/>
                <w:szCs w:val="24"/>
              </w:rPr>
              <w:t>Total</w:t>
            </w:r>
          </w:p>
        </w:tc>
        <w:tc>
          <w:tcPr>
            <w:tcW w:w="527" w:type="pct"/>
            <w:tcBorders>
              <w:top w:val="single" w:sz="4" w:space="0" w:color="auto"/>
              <w:bottom w:val="double" w:sz="4" w:space="0" w:color="auto"/>
            </w:tcBorders>
            <w:vAlign w:val="bottom"/>
          </w:tcPr>
          <w:p w14:paraId="2ADF7CC1" w14:textId="66A5FB79" w:rsidR="005E64CF" w:rsidRPr="00075CCE" w:rsidRDefault="005E64CF" w:rsidP="005E64CF">
            <w:pPr>
              <w:tabs>
                <w:tab w:val="decimal" w:pos="890"/>
              </w:tabs>
              <w:spacing w:line="200" w:lineRule="exact"/>
              <w:ind w:right="-25"/>
              <w:rPr>
                <w:rFonts w:ascii="CordiaUPC" w:hAnsi="CordiaUPC" w:cs="CordiaUPC"/>
                <w:b/>
                <w:bCs/>
                <w:sz w:val="24"/>
                <w:szCs w:val="24"/>
              </w:rPr>
            </w:pPr>
            <w:r w:rsidRPr="00075CCE">
              <w:rPr>
                <w:rFonts w:ascii="CordiaUPC" w:hAnsi="CordiaUPC" w:cs="CordiaUPC" w:hint="cs"/>
                <w:b/>
                <w:bCs/>
                <w:sz w:val="24"/>
                <w:szCs w:val="24"/>
              </w:rPr>
              <w:t>9,268</w:t>
            </w:r>
          </w:p>
        </w:tc>
        <w:tc>
          <w:tcPr>
            <w:tcW w:w="115" w:type="pct"/>
            <w:vAlign w:val="bottom"/>
          </w:tcPr>
          <w:p w14:paraId="5AC1CF8E"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543" w:type="pct"/>
            <w:tcBorders>
              <w:top w:val="single" w:sz="4" w:space="0" w:color="auto"/>
              <w:bottom w:val="double" w:sz="4" w:space="0" w:color="auto"/>
            </w:tcBorders>
            <w:vAlign w:val="bottom"/>
          </w:tcPr>
          <w:p w14:paraId="58445373" w14:textId="172450C2" w:rsidR="005E64CF" w:rsidRPr="00075CCE" w:rsidRDefault="00075CCE" w:rsidP="005E64CF">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432</w:t>
            </w:r>
          </w:p>
        </w:tc>
        <w:tc>
          <w:tcPr>
            <w:tcW w:w="116" w:type="pct"/>
          </w:tcPr>
          <w:p w14:paraId="50424CF3"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644" w:type="pct"/>
            <w:tcBorders>
              <w:top w:val="single" w:sz="4" w:space="0" w:color="auto"/>
              <w:bottom w:val="double" w:sz="4" w:space="0" w:color="auto"/>
            </w:tcBorders>
            <w:vAlign w:val="bottom"/>
          </w:tcPr>
          <w:p w14:paraId="1A8EEEE1" w14:textId="7B8289E6" w:rsidR="005E64CF" w:rsidRPr="00075CCE" w:rsidRDefault="005E64CF" w:rsidP="005E64CF">
            <w:pPr>
              <w:tabs>
                <w:tab w:val="decimal" w:pos="890"/>
              </w:tabs>
              <w:spacing w:line="200" w:lineRule="exact"/>
              <w:ind w:right="-17"/>
              <w:rPr>
                <w:rFonts w:ascii="CordiaUPC" w:hAnsi="CordiaUPC" w:cs="CordiaUPC"/>
                <w:b/>
                <w:bCs/>
                <w:sz w:val="24"/>
                <w:szCs w:val="24"/>
              </w:rPr>
            </w:pPr>
            <w:r w:rsidRPr="00075CCE">
              <w:rPr>
                <w:rFonts w:ascii="CordiaUPC" w:hAnsi="CordiaUPC" w:cs="CordiaUPC" w:hint="cs"/>
                <w:b/>
                <w:bCs/>
                <w:sz w:val="24"/>
                <w:szCs w:val="24"/>
              </w:rPr>
              <w:t>-</w:t>
            </w:r>
          </w:p>
        </w:tc>
        <w:tc>
          <w:tcPr>
            <w:tcW w:w="115" w:type="pct"/>
          </w:tcPr>
          <w:p w14:paraId="786EF717"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602" w:type="pct"/>
            <w:tcBorders>
              <w:top w:val="single" w:sz="4" w:space="0" w:color="auto"/>
              <w:bottom w:val="double" w:sz="4" w:space="0" w:color="auto"/>
            </w:tcBorders>
            <w:vAlign w:val="bottom"/>
          </w:tcPr>
          <w:p w14:paraId="540A26E3" w14:textId="3D120B07" w:rsidR="005E64CF" w:rsidRPr="00075CCE" w:rsidRDefault="00075CCE" w:rsidP="005E64CF">
            <w:pPr>
              <w:tabs>
                <w:tab w:val="decimal" w:pos="890"/>
              </w:tabs>
              <w:spacing w:line="200" w:lineRule="exact"/>
              <w:ind w:right="-25"/>
              <w:rPr>
                <w:rFonts w:ascii="CordiaUPC" w:hAnsi="CordiaUPC" w:cs="CordiaUPC"/>
                <w:b/>
                <w:bCs/>
                <w:sz w:val="24"/>
                <w:szCs w:val="24"/>
              </w:rPr>
            </w:pPr>
            <w:r w:rsidRPr="00075CCE">
              <w:rPr>
                <w:rFonts w:ascii="CordiaUPC" w:hAnsi="CordiaUPC" w:cs="CordiaUPC"/>
                <w:b/>
                <w:bCs/>
                <w:sz w:val="24"/>
                <w:szCs w:val="24"/>
              </w:rPr>
              <w:t>-</w:t>
            </w:r>
          </w:p>
        </w:tc>
        <w:tc>
          <w:tcPr>
            <w:tcW w:w="113" w:type="pct"/>
            <w:vAlign w:val="bottom"/>
          </w:tcPr>
          <w:p w14:paraId="2482C448"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540" w:type="pct"/>
            <w:tcBorders>
              <w:top w:val="single" w:sz="4" w:space="0" w:color="auto"/>
              <w:bottom w:val="double" w:sz="4" w:space="0" w:color="auto"/>
            </w:tcBorders>
            <w:vAlign w:val="bottom"/>
          </w:tcPr>
          <w:p w14:paraId="47B0D4A0" w14:textId="487AE48F" w:rsidR="005E64CF" w:rsidRPr="00075CCE" w:rsidRDefault="005E64CF" w:rsidP="005E64CF">
            <w:pPr>
              <w:tabs>
                <w:tab w:val="decimal" w:pos="890"/>
              </w:tabs>
              <w:spacing w:line="200" w:lineRule="exact"/>
              <w:ind w:right="-25"/>
              <w:rPr>
                <w:rFonts w:ascii="CordiaUPC" w:hAnsi="CordiaUPC" w:cs="CordiaUPC"/>
                <w:b/>
                <w:bCs/>
                <w:sz w:val="24"/>
                <w:szCs w:val="24"/>
              </w:rPr>
            </w:pPr>
            <w:r w:rsidRPr="00075CCE">
              <w:rPr>
                <w:rFonts w:ascii="CordiaUPC" w:hAnsi="CordiaUPC" w:cs="CordiaUPC" w:hint="cs"/>
                <w:b/>
                <w:bCs/>
                <w:sz w:val="24"/>
                <w:szCs w:val="24"/>
              </w:rPr>
              <w:t>1,</w:t>
            </w:r>
            <w:r w:rsidR="00514101" w:rsidRPr="00075CCE">
              <w:rPr>
                <w:rFonts w:ascii="CordiaUPC" w:hAnsi="CordiaUPC" w:cs="CordiaUPC"/>
                <w:b/>
                <w:bCs/>
                <w:sz w:val="24"/>
                <w:szCs w:val="24"/>
              </w:rPr>
              <w:t>5</w:t>
            </w:r>
            <w:r w:rsidR="00075CCE" w:rsidRPr="00075CCE">
              <w:rPr>
                <w:rFonts w:ascii="CordiaUPC" w:hAnsi="CordiaUPC" w:cs="CordiaUPC"/>
                <w:b/>
                <w:bCs/>
                <w:sz w:val="24"/>
                <w:szCs w:val="24"/>
              </w:rPr>
              <w:t>62</w:t>
            </w:r>
            <w:r w:rsidRPr="00075CCE">
              <w:rPr>
                <w:rFonts w:ascii="CordiaUPC" w:hAnsi="CordiaUPC" w:cs="CordiaUPC" w:hint="cs"/>
                <w:b/>
                <w:bCs/>
                <w:sz w:val="24"/>
                <w:szCs w:val="24"/>
              </w:rPr>
              <w:t>,</w:t>
            </w:r>
            <w:r w:rsidR="00075CCE" w:rsidRPr="00075CCE">
              <w:rPr>
                <w:rFonts w:ascii="CordiaUPC" w:hAnsi="CordiaUPC" w:cs="CordiaUPC"/>
                <w:b/>
                <w:bCs/>
                <w:sz w:val="24"/>
                <w:szCs w:val="24"/>
              </w:rPr>
              <w:t>264</w:t>
            </w:r>
          </w:p>
        </w:tc>
        <w:tc>
          <w:tcPr>
            <w:tcW w:w="113" w:type="pct"/>
          </w:tcPr>
          <w:p w14:paraId="65D9C920" w14:textId="77777777" w:rsidR="005E64CF" w:rsidRPr="00075CCE" w:rsidRDefault="005E64CF" w:rsidP="005E64CF">
            <w:pPr>
              <w:tabs>
                <w:tab w:val="decimal" w:pos="890"/>
              </w:tabs>
              <w:spacing w:line="200" w:lineRule="exact"/>
              <w:ind w:right="-25"/>
              <w:rPr>
                <w:rFonts w:ascii="CordiaUPC" w:hAnsi="CordiaUPC" w:cs="CordiaUPC"/>
                <w:b/>
                <w:bCs/>
                <w:sz w:val="24"/>
                <w:szCs w:val="24"/>
              </w:rPr>
            </w:pPr>
          </w:p>
        </w:tc>
        <w:tc>
          <w:tcPr>
            <w:tcW w:w="544" w:type="pct"/>
            <w:tcBorders>
              <w:top w:val="single" w:sz="4" w:space="0" w:color="auto"/>
              <w:bottom w:val="double" w:sz="4" w:space="0" w:color="auto"/>
            </w:tcBorders>
            <w:vAlign w:val="bottom"/>
          </w:tcPr>
          <w:p w14:paraId="6F05CA02" w14:textId="3E51D717" w:rsidR="005E64CF" w:rsidRPr="00075CCE" w:rsidRDefault="005E64CF" w:rsidP="005E64CF">
            <w:pPr>
              <w:tabs>
                <w:tab w:val="decimal" w:pos="890"/>
              </w:tabs>
              <w:spacing w:line="200" w:lineRule="exact"/>
              <w:ind w:right="-9"/>
              <w:rPr>
                <w:rFonts w:ascii="CordiaUPC" w:hAnsi="CordiaUPC" w:cs="CordiaUPC"/>
                <w:b/>
                <w:bCs/>
                <w:sz w:val="24"/>
                <w:szCs w:val="24"/>
              </w:rPr>
            </w:pPr>
            <w:r w:rsidRPr="00075CCE">
              <w:rPr>
                <w:rFonts w:ascii="CordiaUPC" w:hAnsi="CordiaUPC" w:cs="CordiaUPC" w:hint="cs"/>
                <w:b/>
                <w:bCs/>
                <w:sz w:val="24"/>
                <w:szCs w:val="24"/>
              </w:rPr>
              <w:t>1,571,96</w:t>
            </w:r>
            <w:r w:rsidRPr="00075CCE">
              <w:rPr>
                <w:rFonts w:ascii="CordiaUPC" w:hAnsi="CordiaUPC" w:cs="CordiaUPC"/>
                <w:b/>
                <w:bCs/>
                <w:sz w:val="24"/>
                <w:szCs w:val="24"/>
              </w:rPr>
              <w:t>4</w:t>
            </w:r>
          </w:p>
        </w:tc>
      </w:tr>
    </w:tbl>
    <w:p w14:paraId="4C1B086D" w14:textId="77777777" w:rsidR="0056457D" w:rsidRPr="00075CCE" w:rsidRDefault="0056457D" w:rsidP="005E64CF">
      <w:pPr>
        <w:pStyle w:val="block"/>
        <w:spacing w:after="0" w:line="240" w:lineRule="atLeast"/>
        <w:ind w:left="0"/>
        <w:jc w:val="thaiDistribute"/>
        <w:rPr>
          <w:rFonts w:ascii="CordiaUPC" w:hAnsi="CordiaUPC" w:cs="CordiaUPC"/>
          <w:sz w:val="26"/>
          <w:szCs w:val="26"/>
          <w:lang w:val="en-GB"/>
        </w:rPr>
      </w:pPr>
    </w:p>
    <w:tbl>
      <w:tblPr>
        <w:tblW w:w="10547" w:type="dxa"/>
        <w:tblInd w:w="-90" w:type="dxa"/>
        <w:tblLayout w:type="fixed"/>
        <w:tblLook w:val="04A0" w:firstRow="1" w:lastRow="0" w:firstColumn="1" w:lastColumn="0" w:noHBand="0" w:noVBand="1"/>
      </w:tblPr>
      <w:tblGrid>
        <w:gridCol w:w="2233"/>
        <w:gridCol w:w="1116"/>
        <w:gridCol w:w="236"/>
        <w:gridCol w:w="1198"/>
        <w:gridCol w:w="236"/>
        <w:gridCol w:w="1363"/>
        <w:gridCol w:w="236"/>
        <w:gridCol w:w="1217"/>
        <w:gridCol w:w="236"/>
        <w:gridCol w:w="1065"/>
        <w:gridCol w:w="236"/>
        <w:gridCol w:w="1175"/>
      </w:tblGrid>
      <w:tr w:rsidR="0056457D" w:rsidRPr="00075CCE" w14:paraId="523B0A99" w14:textId="77777777" w:rsidTr="005E64CF">
        <w:trPr>
          <w:tblHeader/>
        </w:trPr>
        <w:tc>
          <w:tcPr>
            <w:tcW w:w="1058" w:type="pct"/>
          </w:tcPr>
          <w:p w14:paraId="098481DD" w14:textId="77777777" w:rsidR="0056457D" w:rsidRPr="00075CCE" w:rsidRDefault="0056457D" w:rsidP="007470AF">
            <w:pPr>
              <w:tabs>
                <w:tab w:val="left" w:pos="720"/>
              </w:tabs>
              <w:spacing w:line="240" w:lineRule="exact"/>
              <w:ind w:left="159" w:right="-43" w:hanging="159"/>
              <w:rPr>
                <w:rFonts w:ascii="CordiaUPC" w:hAnsi="CordiaUPC" w:cs="CordiaUPC"/>
                <w:sz w:val="24"/>
                <w:szCs w:val="24"/>
              </w:rPr>
            </w:pPr>
          </w:p>
        </w:tc>
        <w:tc>
          <w:tcPr>
            <w:tcW w:w="3942" w:type="pct"/>
            <w:gridSpan w:val="11"/>
          </w:tcPr>
          <w:p w14:paraId="3B76A8EB" w14:textId="77777777" w:rsidR="0056457D" w:rsidRPr="00075CCE" w:rsidRDefault="0056457D" w:rsidP="007470AF">
            <w:pPr>
              <w:tabs>
                <w:tab w:val="left" w:pos="720"/>
              </w:tabs>
              <w:spacing w:line="240" w:lineRule="exact"/>
              <w:ind w:left="-110" w:right="-101"/>
              <w:jc w:val="center"/>
              <w:rPr>
                <w:rFonts w:ascii="CordiaUPC" w:hAnsi="CordiaUPC" w:cs="CordiaUPC"/>
                <w:b/>
                <w:bCs/>
                <w:sz w:val="24"/>
                <w:szCs w:val="24"/>
              </w:rPr>
            </w:pPr>
            <w:r w:rsidRPr="00075CCE">
              <w:rPr>
                <w:rFonts w:ascii="CordiaUPC" w:hAnsi="CordiaUPC" w:cs="CordiaUPC" w:hint="cs"/>
                <w:b/>
                <w:bCs/>
                <w:sz w:val="24"/>
                <w:szCs w:val="24"/>
              </w:rPr>
              <w:t>Bank only</w:t>
            </w:r>
          </w:p>
        </w:tc>
      </w:tr>
      <w:tr w:rsidR="0056457D" w:rsidRPr="00075CCE" w14:paraId="784F5710" w14:textId="77777777" w:rsidTr="005E64CF">
        <w:trPr>
          <w:tblHeader/>
        </w:trPr>
        <w:tc>
          <w:tcPr>
            <w:tcW w:w="1058" w:type="pct"/>
          </w:tcPr>
          <w:p w14:paraId="3E127782" w14:textId="77777777" w:rsidR="0056457D" w:rsidRPr="00075CCE" w:rsidRDefault="0056457D" w:rsidP="007470AF">
            <w:pPr>
              <w:tabs>
                <w:tab w:val="left" w:pos="720"/>
              </w:tabs>
              <w:spacing w:line="240" w:lineRule="exact"/>
              <w:ind w:left="159" w:right="-43" w:hanging="159"/>
              <w:rPr>
                <w:rFonts w:ascii="CordiaUPC" w:hAnsi="CordiaUPC" w:cs="CordiaUPC"/>
                <w:sz w:val="24"/>
                <w:szCs w:val="24"/>
                <w:cs/>
              </w:rPr>
            </w:pPr>
          </w:p>
        </w:tc>
        <w:tc>
          <w:tcPr>
            <w:tcW w:w="529" w:type="pct"/>
            <w:hideMark/>
          </w:tcPr>
          <w:p w14:paraId="657F8D97"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p w14:paraId="6967D21D"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r w:rsidRPr="00075CCE">
              <w:rPr>
                <w:rFonts w:ascii="CordiaUPC" w:hAnsi="CordiaUPC" w:cs="CordiaUPC" w:hint="cs"/>
                <w:sz w:val="24"/>
                <w:szCs w:val="24"/>
              </w:rPr>
              <w:t>Financial instruments measured at FVTPL</w:t>
            </w:r>
          </w:p>
        </w:tc>
        <w:tc>
          <w:tcPr>
            <w:tcW w:w="112" w:type="pct"/>
          </w:tcPr>
          <w:p w14:paraId="4EF490D4"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tc>
        <w:tc>
          <w:tcPr>
            <w:tcW w:w="568" w:type="pct"/>
            <w:hideMark/>
          </w:tcPr>
          <w:p w14:paraId="1764FD3E"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p w14:paraId="18540067"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designated as at FVTPL</w:t>
            </w:r>
          </w:p>
        </w:tc>
        <w:tc>
          <w:tcPr>
            <w:tcW w:w="112" w:type="pct"/>
          </w:tcPr>
          <w:p w14:paraId="69A030D4"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tc>
        <w:tc>
          <w:tcPr>
            <w:tcW w:w="646" w:type="pct"/>
            <w:hideMark/>
          </w:tcPr>
          <w:p w14:paraId="417E24CF"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p w14:paraId="1F56F357"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cs/>
              </w:rPr>
            </w:pPr>
            <w:r w:rsidRPr="00075CCE">
              <w:rPr>
                <w:rFonts w:ascii="CordiaUPC" w:hAnsi="CordiaUPC" w:cs="CordiaUPC" w:hint="cs"/>
                <w:sz w:val="24"/>
                <w:szCs w:val="24"/>
              </w:rPr>
              <w:t>Financial instruments measured at FVOCI</w:t>
            </w:r>
          </w:p>
        </w:tc>
        <w:tc>
          <w:tcPr>
            <w:tcW w:w="112" w:type="pct"/>
          </w:tcPr>
          <w:p w14:paraId="65C217C9"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tc>
        <w:tc>
          <w:tcPr>
            <w:tcW w:w="577" w:type="pct"/>
            <w:hideMark/>
          </w:tcPr>
          <w:p w14:paraId="09473578" w14:textId="77777777" w:rsidR="007F350F" w:rsidRPr="00075CCE" w:rsidRDefault="007F350F" w:rsidP="007470AF">
            <w:pPr>
              <w:tabs>
                <w:tab w:val="left" w:pos="834"/>
              </w:tabs>
              <w:spacing w:line="240" w:lineRule="exact"/>
              <w:ind w:left="-164"/>
              <w:jc w:val="center"/>
              <w:rPr>
                <w:rFonts w:ascii="CordiaUPC" w:hAnsi="CordiaUPC" w:cs="CordiaUPC"/>
                <w:sz w:val="24"/>
                <w:szCs w:val="24"/>
              </w:rPr>
            </w:pPr>
          </w:p>
          <w:p w14:paraId="62176949" w14:textId="77BF8466" w:rsidR="0056457D" w:rsidRPr="00075CCE" w:rsidRDefault="007F350F" w:rsidP="007470AF">
            <w:pPr>
              <w:tabs>
                <w:tab w:val="left" w:pos="834"/>
              </w:tabs>
              <w:spacing w:line="240" w:lineRule="exact"/>
              <w:ind w:left="-164"/>
              <w:jc w:val="center"/>
              <w:rPr>
                <w:rFonts w:ascii="CordiaUPC" w:hAnsi="CordiaUPC" w:cs="CordiaUPC"/>
                <w:sz w:val="24"/>
                <w:szCs w:val="24"/>
                <w:cs/>
              </w:rPr>
            </w:pPr>
            <w:r w:rsidRPr="00075CCE">
              <w:rPr>
                <w:rFonts w:ascii="CordiaUPC" w:hAnsi="CordiaUPC" w:cs="CordiaUPC" w:hint="cs"/>
                <w:sz w:val="24"/>
                <w:szCs w:val="24"/>
              </w:rPr>
              <w:t>Financial instruments designated as at FVOCI</w:t>
            </w:r>
          </w:p>
        </w:tc>
        <w:tc>
          <w:tcPr>
            <w:tcW w:w="112" w:type="pct"/>
          </w:tcPr>
          <w:p w14:paraId="372F0B9B"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cs/>
              </w:rPr>
            </w:pPr>
          </w:p>
        </w:tc>
        <w:tc>
          <w:tcPr>
            <w:tcW w:w="505" w:type="pct"/>
          </w:tcPr>
          <w:p w14:paraId="6FFBB5EF" w14:textId="77777777" w:rsidR="00DD5DDA" w:rsidRPr="00075CCE" w:rsidRDefault="0056457D" w:rsidP="007470AF">
            <w:pPr>
              <w:tabs>
                <w:tab w:val="left" w:pos="720"/>
              </w:tabs>
              <w:spacing w:line="240" w:lineRule="exact"/>
              <w:ind w:left="-110" w:right="-101"/>
              <w:jc w:val="center"/>
              <w:rPr>
                <w:rFonts w:ascii="CordiaUPC" w:hAnsi="CordiaUPC" w:cs="CordiaUPC"/>
                <w:sz w:val="24"/>
                <w:szCs w:val="24"/>
              </w:rPr>
            </w:pPr>
            <w:r w:rsidRPr="00075CCE">
              <w:rPr>
                <w:rFonts w:ascii="CordiaUPC" w:hAnsi="CordiaUPC" w:cs="CordiaUPC" w:hint="cs"/>
                <w:sz w:val="24"/>
                <w:szCs w:val="24"/>
              </w:rPr>
              <w:t xml:space="preserve">Financial instruments measured at amortised </w:t>
            </w:r>
          </w:p>
          <w:p w14:paraId="22DD1D57" w14:textId="242664F4" w:rsidR="0056457D" w:rsidRPr="00075CCE" w:rsidRDefault="0056457D" w:rsidP="007470AF">
            <w:pPr>
              <w:tabs>
                <w:tab w:val="left" w:pos="720"/>
              </w:tabs>
              <w:spacing w:line="240" w:lineRule="exact"/>
              <w:ind w:left="-110" w:right="-101"/>
              <w:jc w:val="center"/>
              <w:rPr>
                <w:rFonts w:ascii="CordiaUPC" w:hAnsi="CordiaUPC" w:cs="CordiaUPC"/>
                <w:sz w:val="24"/>
                <w:szCs w:val="24"/>
              </w:rPr>
            </w:pPr>
            <w:r w:rsidRPr="00075CCE">
              <w:rPr>
                <w:rFonts w:ascii="CordiaUPC" w:hAnsi="CordiaUPC" w:cs="CordiaUPC" w:hint="cs"/>
                <w:sz w:val="24"/>
                <w:szCs w:val="24"/>
              </w:rPr>
              <w:t>cost</w:t>
            </w:r>
          </w:p>
        </w:tc>
        <w:tc>
          <w:tcPr>
            <w:tcW w:w="112" w:type="pct"/>
          </w:tcPr>
          <w:p w14:paraId="17BB58E4"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tc>
        <w:tc>
          <w:tcPr>
            <w:tcW w:w="558" w:type="pct"/>
          </w:tcPr>
          <w:p w14:paraId="094DE4D8"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p w14:paraId="0C50E6EC"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p w14:paraId="16B7A4E8"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p w14:paraId="1E3E2276"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p>
          <w:p w14:paraId="50BCDBF6" w14:textId="77777777" w:rsidR="0056457D" w:rsidRPr="00075CCE" w:rsidRDefault="0056457D" w:rsidP="007470AF">
            <w:pPr>
              <w:tabs>
                <w:tab w:val="left" w:pos="720"/>
              </w:tabs>
              <w:spacing w:line="240" w:lineRule="exact"/>
              <w:ind w:left="-110" w:right="-101"/>
              <w:jc w:val="center"/>
              <w:rPr>
                <w:rFonts w:ascii="CordiaUPC" w:hAnsi="CordiaUPC" w:cs="CordiaUPC"/>
                <w:sz w:val="24"/>
                <w:szCs w:val="24"/>
              </w:rPr>
            </w:pPr>
            <w:r w:rsidRPr="00075CCE">
              <w:rPr>
                <w:rFonts w:ascii="CordiaUPC" w:hAnsi="CordiaUPC" w:cs="CordiaUPC" w:hint="cs"/>
                <w:sz w:val="24"/>
                <w:szCs w:val="24"/>
              </w:rPr>
              <w:t>Total</w:t>
            </w:r>
          </w:p>
        </w:tc>
      </w:tr>
      <w:tr w:rsidR="0056457D" w:rsidRPr="00075CCE" w14:paraId="5E576020" w14:textId="77777777" w:rsidTr="005E64CF">
        <w:trPr>
          <w:tblHeader/>
        </w:trPr>
        <w:tc>
          <w:tcPr>
            <w:tcW w:w="1058" w:type="pct"/>
          </w:tcPr>
          <w:p w14:paraId="16CBF3D5" w14:textId="77777777" w:rsidR="0056457D" w:rsidRPr="00075CCE" w:rsidRDefault="0056457D" w:rsidP="007470AF">
            <w:pPr>
              <w:tabs>
                <w:tab w:val="left" w:pos="720"/>
              </w:tabs>
              <w:spacing w:line="240" w:lineRule="exact"/>
              <w:ind w:left="159" w:right="-43" w:hanging="159"/>
              <w:rPr>
                <w:rFonts w:ascii="CordiaUPC" w:hAnsi="CordiaUPC" w:cs="CordiaUPC"/>
                <w:sz w:val="24"/>
                <w:szCs w:val="24"/>
              </w:rPr>
            </w:pPr>
          </w:p>
        </w:tc>
        <w:tc>
          <w:tcPr>
            <w:tcW w:w="3942" w:type="pct"/>
            <w:gridSpan w:val="11"/>
          </w:tcPr>
          <w:p w14:paraId="2955DEF7" w14:textId="77777777" w:rsidR="0056457D" w:rsidRPr="00075CCE" w:rsidRDefault="0056457D" w:rsidP="007470AF">
            <w:pPr>
              <w:tabs>
                <w:tab w:val="left" w:pos="720"/>
              </w:tabs>
              <w:spacing w:line="240" w:lineRule="exact"/>
              <w:ind w:left="-110" w:right="-101"/>
              <w:jc w:val="center"/>
              <w:rPr>
                <w:rFonts w:ascii="CordiaUPC" w:hAnsi="CordiaUPC" w:cs="CordiaUPC"/>
                <w:bCs/>
                <w:i/>
                <w:iCs/>
                <w:sz w:val="24"/>
                <w:szCs w:val="24"/>
              </w:rPr>
            </w:pPr>
            <w:r w:rsidRPr="00075CCE">
              <w:rPr>
                <w:rFonts w:ascii="CordiaUPC" w:hAnsi="CordiaUPC" w:cs="CordiaUPC" w:hint="cs"/>
                <w:bCs/>
                <w:i/>
                <w:iCs/>
                <w:sz w:val="24"/>
                <w:szCs w:val="24"/>
              </w:rPr>
              <w:t>(in million Baht)</w:t>
            </w:r>
          </w:p>
        </w:tc>
      </w:tr>
      <w:tr w:rsidR="0056457D" w:rsidRPr="00075CCE" w14:paraId="093506F1" w14:textId="77777777" w:rsidTr="005E64CF">
        <w:tc>
          <w:tcPr>
            <w:tcW w:w="1058" w:type="pct"/>
          </w:tcPr>
          <w:p w14:paraId="590FA6E1" w14:textId="57C548A8" w:rsidR="0056457D" w:rsidRPr="00075CCE" w:rsidRDefault="0056457D" w:rsidP="007470AF">
            <w:pPr>
              <w:tabs>
                <w:tab w:val="left" w:pos="720"/>
              </w:tabs>
              <w:spacing w:line="240" w:lineRule="exact"/>
              <w:ind w:left="159" w:right="-43" w:hanging="159"/>
              <w:rPr>
                <w:rFonts w:ascii="CordiaUPC" w:hAnsi="CordiaUPC" w:cs="CordiaUPC"/>
                <w:i/>
                <w:iCs/>
                <w:color w:val="0000FF"/>
                <w:sz w:val="24"/>
                <w:szCs w:val="24"/>
                <w:cs/>
              </w:rPr>
            </w:pPr>
            <w:r w:rsidRPr="00075CCE">
              <w:rPr>
                <w:rFonts w:ascii="CordiaUPC" w:hAnsi="CordiaUPC" w:cs="CordiaUPC" w:hint="cs"/>
                <w:b/>
                <w:bCs/>
                <w:i/>
                <w:iCs/>
                <w:sz w:val="24"/>
                <w:szCs w:val="24"/>
              </w:rPr>
              <w:t>At 3</w:t>
            </w:r>
            <w:r w:rsidRPr="00075CCE">
              <w:rPr>
                <w:rFonts w:ascii="CordiaUPC" w:hAnsi="CordiaUPC" w:cs="CordiaUPC"/>
                <w:b/>
                <w:bCs/>
                <w:i/>
                <w:iCs/>
                <w:sz w:val="24"/>
                <w:szCs w:val="24"/>
              </w:rPr>
              <w:t>1 December 2020</w:t>
            </w:r>
          </w:p>
        </w:tc>
        <w:tc>
          <w:tcPr>
            <w:tcW w:w="529" w:type="pct"/>
            <w:vAlign w:val="bottom"/>
          </w:tcPr>
          <w:p w14:paraId="4881FE39"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3E02AD8B"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568" w:type="pct"/>
            <w:vAlign w:val="bottom"/>
          </w:tcPr>
          <w:p w14:paraId="07C8895D"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334A5C6C"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646" w:type="pct"/>
            <w:vAlign w:val="bottom"/>
          </w:tcPr>
          <w:p w14:paraId="46C87872"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13C185C2"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577" w:type="pct"/>
            <w:vAlign w:val="bottom"/>
          </w:tcPr>
          <w:p w14:paraId="02351CE0"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4AA17618"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505" w:type="pct"/>
            <w:vAlign w:val="bottom"/>
          </w:tcPr>
          <w:p w14:paraId="2F3C63D1"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3ACE2563"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558" w:type="pct"/>
            <w:vAlign w:val="bottom"/>
          </w:tcPr>
          <w:p w14:paraId="117D265A"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r>
      <w:tr w:rsidR="0056457D" w:rsidRPr="00075CCE" w14:paraId="074C199A" w14:textId="77777777" w:rsidTr="005E64CF">
        <w:tc>
          <w:tcPr>
            <w:tcW w:w="1058" w:type="pct"/>
          </w:tcPr>
          <w:p w14:paraId="52580086" w14:textId="77777777" w:rsidR="0056457D" w:rsidRPr="00075CCE" w:rsidRDefault="0056457D" w:rsidP="007470AF">
            <w:pPr>
              <w:tabs>
                <w:tab w:val="left" w:pos="720"/>
              </w:tabs>
              <w:spacing w:line="240" w:lineRule="exact"/>
              <w:ind w:left="159" w:right="-43" w:hanging="159"/>
              <w:rPr>
                <w:rFonts w:ascii="CordiaUPC" w:hAnsi="CordiaUPC" w:cs="CordiaUPC"/>
                <w:i/>
                <w:iCs/>
                <w:color w:val="0000FF"/>
                <w:sz w:val="24"/>
                <w:szCs w:val="24"/>
                <w:cs/>
              </w:rPr>
            </w:pPr>
            <w:r w:rsidRPr="00075CCE">
              <w:rPr>
                <w:rFonts w:ascii="CordiaUPC" w:hAnsi="CordiaUPC" w:cs="CordiaUPC" w:hint="cs"/>
                <w:b/>
                <w:bCs/>
                <w:i/>
                <w:iCs/>
                <w:sz w:val="24"/>
                <w:szCs w:val="24"/>
              </w:rPr>
              <w:t>Financial assets</w:t>
            </w:r>
          </w:p>
        </w:tc>
        <w:tc>
          <w:tcPr>
            <w:tcW w:w="529" w:type="pct"/>
            <w:vAlign w:val="bottom"/>
          </w:tcPr>
          <w:p w14:paraId="1518FEA2"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7AED3A2E"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568" w:type="pct"/>
            <w:vAlign w:val="bottom"/>
          </w:tcPr>
          <w:p w14:paraId="79DDF2CA"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52B827CB"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646" w:type="pct"/>
            <w:vAlign w:val="bottom"/>
          </w:tcPr>
          <w:p w14:paraId="7DDB6CAF"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65E582E3"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577" w:type="pct"/>
            <w:vAlign w:val="bottom"/>
          </w:tcPr>
          <w:p w14:paraId="30DB2E7C"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639313BA"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505" w:type="pct"/>
            <w:vAlign w:val="bottom"/>
          </w:tcPr>
          <w:p w14:paraId="1C68A7C1"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112" w:type="pct"/>
          </w:tcPr>
          <w:p w14:paraId="75F86124"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c>
          <w:tcPr>
            <w:tcW w:w="558" w:type="pct"/>
            <w:vAlign w:val="bottom"/>
          </w:tcPr>
          <w:p w14:paraId="54B38D99" w14:textId="77777777" w:rsidR="0056457D" w:rsidRPr="00075CCE" w:rsidRDefault="0056457D" w:rsidP="007470AF">
            <w:pPr>
              <w:tabs>
                <w:tab w:val="left" w:pos="980"/>
              </w:tabs>
              <w:spacing w:line="240" w:lineRule="exact"/>
              <w:ind w:right="-20"/>
              <w:jc w:val="right"/>
              <w:rPr>
                <w:rFonts w:ascii="CordiaUPC" w:hAnsi="CordiaUPC" w:cs="CordiaUPC"/>
                <w:sz w:val="24"/>
                <w:szCs w:val="24"/>
              </w:rPr>
            </w:pPr>
          </w:p>
        </w:tc>
      </w:tr>
      <w:tr w:rsidR="005E64CF" w:rsidRPr="00075CCE" w14:paraId="6DBDA4DD" w14:textId="77777777" w:rsidTr="005E64CF">
        <w:tc>
          <w:tcPr>
            <w:tcW w:w="1058" w:type="pct"/>
          </w:tcPr>
          <w:p w14:paraId="0D7ED575" w14:textId="77777777" w:rsidR="005E64CF" w:rsidRPr="00075CCE" w:rsidRDefault="005E64CF" w:rsidP="005E64CF">
            <w:pPr>
              <w:tabs>
                <w:tab w:val="left" w:pos="720"/>
              </w:tabs>
              <w:spacing w:line="240" w:lineRule="exact"/>
              <w:ind w:left="159" w:right="-43" w:hanging="159"/>
              <w:rPr>
                <w:rFonts w:ascii="CordiaUPC" w:hAnsi="CordiaUPC" w:cs="CordiaUPC"/>
                <w:b/>
                <w:bCs/>
                <w:i/>
                <w:iCs/>
                <w:sz w:val="24"/>
                <w:szCs w:val="24"/>
              </w:rPr>
            </w:pPr>
            <w:r w:rsidRPr="00075CCE">
              <w:rPr>
                <w:rFonts w:ascii="CordiaUPC" w:hAnsi="CordiaUPC" w:cs="CordiaUPC" w:hint="cs"/>
                <w:sz w:val="24"/>
                <w:szCs w:val="24"/>
              </w:rPr>
              <w:t>Cash</w:t>
            </w:r>
          </w:p>
        </w:tc>
        <w:tc>
          <w:tcPr>
            <w:tcW w:w="529" w:type="pct"/>
          </w:tcPr>
          <w:p w14:paraId="55CF98EF" w14:textId="42D8801B"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182AE1D7"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4026C6DA" w14:textId="468F4E49"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2AA7798E"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75EF06B0" w14:textId="5EB00849"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6DE0806D"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58ABC46A" w14:textId="4088DFB8"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509B0939"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66BDAD11" w14:textId="1096CE28"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12,836</w:t>
            </w:r>
          </w:p>
        </w:tc>
        <w:tc>
          <w:tcPr>
            <w:tcW w:w="112" w:type="pct"/>
          </w:tcPr>
          <w:p w14:paraId="15A54B75"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014C78A9" w14:textId="46E99914"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12,836</w:t>
            </w:r>
          </w:p>
        </w:tc>
      </w:tr>
      <w:tr w:rsidR="005E64CF" w:rsidRPr="00075CCE" w14:paraId="2F74537D" w14:textId="77777777" w:rsidTr="005E64CF">
        <w:tc>
          <w:tcPr>
            <w:tcW w:w="1058" w:type="pct"/>
          </w:tcPr>
          <w:p w14:paraId="1F6A9857" w14:textId="5404C342"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Interbank and money</w:t>
            </w:r>
            <w:r w:rsidR="00EB2EB0" w:rsidRPr="00075CCE">
              <w:rPr>
                <w:rFonts w:ascii="CordiaUPC" w:hAnsi="CordiaUPC" w:cs="CordiaUPC"/>
                <w:sz w:val="24"/>
                <w:szCs w:val="24"/>
              </w:rPr>
              <w:br/>
            </w:r>
            <w:r w:rsidRPr="00075CCE">
              <w:rPr>
                <w:rFonts w:ascii="CordiaUPC" w:hAnsi="CordiaUPC" w:cs="CordiaUPC" w:hint="cs"/>
                <w:sz w:val="24"/>
                <w:szCs w:val="24"/>
              </w:rPr>
              <w:t xml:space="preserve"> market items,</w:t>
            </w:r>
            <w:r w:rsidRPr="00075CCE">
              <w:rPr>
                <w:rFonts w:ascii="CordiaUPC" w:hAnsi="CordiaUPC" w:cs="CordiaUPC" w:hint="cs"/>
                <w:sz w:val="24"/>
                <w:szCs w:val="24"/>
                <w:lang w:val="en-US" w:bidi="th-TH"/>
              </w:rPr>
              <w:t xml:space="preserve"> net</w:t>
            </w:r>
          </w:p>
        </w:tc>
        <w:tc>
          <w:tcPr>
            <w:tcW w:w="529" w:type="pct"/>
          </w:tcPr>
          <w:p w14:paraId="0AA26B30"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57630FC1" w14:textId="13F6B887"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0E604A44"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7B11CD55"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1F0DBC71" w14:textId="74FF4237"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6D02F531"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7F9C406C"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25855735" w14:textId="28606699"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076F5038"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154CBCB3"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54651E27" w14:textId="3BEFCC96"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642A5A5"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79885AC0" w14:textId="77777777" w:rsidR="005E64CF" w:rsidRPr="00075CCE" w:rsidRDefault="005E64CF" w:rsidP="005E64CF">
            <w:pPr>
              <w:tabs>
                <w:tab w:val="decimal" w:pos="840"/>
              </w:tabs>
              <w:spacing w:line="240" w:lineRule="exact"/>
              <w:ind w:right="-95"/>
              <w:rPr>
                <w:rFonts w:ascii="CordiaUPC" w:hAnsi="CordiaUPC" w:cs="CordiaUPC"/>
                <w:sz w:val="24"/>
                <w:szCs w:val="24"/>
              </w:rPr>
            </w:pPr>
          </w:p>
          <w:p w14:paraId="05D97EDD" w14:textId="7F0E63CB"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221,263</w:t>
            </w:r>
          </w:p>
        </w:tc>
        <w:tc>
          <w:tcPr>
            <w:tcW w:w="112" w:type="pct"/>
          </w:tcPr>
          <w:p w14:paraId="03E4A88C"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66176040"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7622C88A" w14:textId="29D45AAE"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221,263</w:t>
            </w:r>
          </w:p>
        </w:tc>
      </w:tr>
      <w:tr w:rsidR="005E64CF" w:rsidRPr="00075CCE" w14:paraId="18AC180F" w14:textId="77777777" w:rsidTr="005E64CF">
        <w:tc>
          <w:tcPr>
            <w:tcW w:w="1058" w:type="pct"/>
          </w:tcPr>
          <w:p w14:paraId="1CB3B7E8" w14:textId="4CE5D3F1"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Financial assets measured</w:t>
            </w:r>
            <w:r w:rsidR="00EB2EB0" w:rsidRPr="00075CCE">
              <w:rPr>
                <w:rFonts w:ascii="CordiaUPC" w:hAnsi="CordiaUPC" w:cs="CordiaUPC"/>
                <w:sz w:val="24"/>
                <w:szCs w:val="24"/>
              </w:rPr>
              <w:br/>
            </w:r>
            <w:r w:rsidRPr="00075CCE">
              <w:rPr>
                <w:rFonts w:ascii="CordiaUPC" w:hAnsi="CordiaUPC" w:cs="CordiaUPC" w:hint="cs"/>
                <w:sz w:val="24"/>
                <w:szCs w:val="24"/>
              </w:rPr>
              <w:t xml:space="preserve"> at FVTPL</w:t>
            </w:r>
          </w:p>
        </w:tc>
        <w:tc>
          <w:tcPr>
            <w:tcW w:w="529" w:type="pct"/>
          </w:tcPr>
          <w:p w14:paraId="52A7A079"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35A2FC6C" w14:textId="03C424F1" w:rsidR="005E64CF" w:rsidRPr="00075CCE" w:rsidRDefault="005E64CF" w:rsidP="005E64CF">
            <w:pPr>
              <w:tabs>
                <w:tab w:val="decimal" w:pos="930"/>
              </w:tabs>
              <w:spacing w:line="240" w:lineRule="exact"/>
              <w:ind w:right="-101"/>
              <w:rPr>
                <w:rFonts w:ascii="CordiaUPC" w:hAnsi="CordiaUPC" w:cs="CordiaUPC"/>
                <w:sz w:val="24"/>
                <w:szCs w:val="24"/>
              </w:rPr>
            </w:pPr>
            <w:r w:rsidRPr="00075CCE">
              <w:rPr>
                <w:rFonts w:ascii="CordiaUPC" w:hAnsi="CordiaUPC" w:cs="CordiaUPC" w:hint="cs"/>
                <w:sz w:val="24"/>
                <w:szCs w:val="24"/>
              </w:rPr>
              <w:t>1,126</w:t>
            </w:r>
          </w:p>
        </w:tc>
        <w:tc>
          <w:tcPr>
            <w:tcW w:w="112" w:type="pct"/>
          </w:tcPr>
          <w:p w14:paraId="48BA9D77"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16C9E302"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3A37BD17" w14:textId="5A1672B5"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075DF38D"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2A3B5F53"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3A5513AF" w14:textId="42C4B743"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6CE0E189"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0FB76374"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0A39311F" w14:textId="096F1204"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F1E188D"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0512D1C3" w14:textId="77777777" w:rsidR="005E64CF" w:rsidRPr="00075CCE" w:rsidRDefault="005E64CF" w:rsidP="005E64CF">
            <w:pPr>
              <w:tabs>
                <w:tab w:val="decimal" w:pos="840"/>
              </w:tabs>
              <w:spacing w:line="240" w:lineRule="exact"/>
              <w:ind w:right="-95"/>
              <w:rPr>
                <w:rFonts w:ascii="CordiaUPC" w:hAnsi="CordiaUPC" w:cs="CordiaUPC"/>
                <w:sz w:val="24"/>
                <w:szCs w:val="24"/>
              </w:rPr>
            </w:pPr>
          </w:p>
          <w:p w14:paraId="50A0AC18" w14:textId="3E05E30F"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EF6EA83"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02E4794A"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218F7C9B" w14:textId="120DC043"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1,126</w:t>
            </w:r>
          </w:p>
        </w:tc>
      </w:tr>
      <w:tr w:rsidR="005E64CF" w:rsidRPr="00075CCE" w14:paraId="5370EE7D" w14:textId="77777777" w:rsidTr="005E64CF">
        <w:tc>
          <w:tcPr>
            <w:tcW w:w="1058" w:type="pct"/>
          </w:tcPr>
          <w:p w14:paraId="1D23B172"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Derivatives assets</w:t>
            </w:r>
          </w:p>
        </w:tc>
        <w:tc>
          <w:tcPr>
            <w:tcW w:w="529" w:type="pct"/>
          </w:tcPr>
          <w:p w14:paraId="7D5B2C84" w14:textId="34957C8C"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8,38</w:t>
            </w:r>
            <w:r w:rsidRPr="00075CCE">
              <w:rPr>
                <w:rFonts w:ascii="CordiaUPC" w:hAnsi="CordiaUPC" w:cs="CordiaUPC"/>
                <w:sz w:val="24"/>
                <w:szCs w:val="24"/>
              </w:rPr>
              <w:t>9</w:t>
            </w:r>
          </w:p>
        </w:tc>
        <w:tc>
          <w:tcPr>
            <w:tcW w:w="112" w:type="pct"/>
          </w:tcPr>
          <w:p w14:paraId="2DC7B672"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61AEFBDE" w14:textId="65D7C5CC"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1101664B"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7DBDFB46" w14:textId="21CC1321"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1,624</w:t>
            </w:r>
          </w:p>
        </w:tc>
        <w:tc>
          <w:tcPr>
            <w:tcW w:w="112" w:type="pct"/>
          </w:tcPr>
          <w:p w14:paraId="7C5D96D3"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2D701A29" w14:textId="2D06A1AC"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0A853F6"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14A9DFA2" w14:textId="7274FE4D"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53F50678"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7A060168" w14:textId="0D4CC05E"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10,013</w:t>
            </w:r>
          </w:p>
        </w:tc>
      </w:tr>
      <w:tr w:rsidR="005E64CF" w:rsidRPr="00075CCE" w14:paraId="7C9DCDE1" w14:textId="77777777" w:rsidTr="005E64CF">
        <w:tc>
          <w:tcPr>
            <w:tcW w:w="1058" w:type="pct"/>
          </w:tcPr>
          <w:p w14:paraId="2E7A070E"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Investments, net</w:t>
            </w:r>
          </w:p>
        </w:tc>
        <w:tc>
          <w:tcPr>
            <w:tcW w:w="529" w:type="pct"/>
          </w:tcPr>
          <w:p w14:paraId="1A6D6F2B" w14:textId="547C9B4E"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734E783E"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2467E87F" w14:textId="4B5EF247"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14F2149"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13BCBC7F" w14:textId="148159B3"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72,864</w:t>
            </w:r>
          </w:p>
        </w:tc>
        <w:tc>
          <w:tcPr>
            <w:tcW w:w="112" w:type="pct"/>
          </w:tcPr>
          <w:p w14:paraId="4A9818D8"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47FE05F6" w14:textId="415ADB94"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459</w:t>
            </w:r>
          </w:p>
        </w:tc>
        <w:tc>
          <w:tcPr>
            <w:tcW w:w="112" w:type="pct"/>
          </w:tcPr>
          <w:p w14:paraId="773792FE"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2A0F184E" w14:textId="55A69568"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20242FE5"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274E2994" w14:textId="72BE8C0C"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73,323</w:t>
            </w:r>
          </w:p>
        </w:tc>
      </w:tr>
      <w:tr w:rsidR="005E64CF" w:rsidRPr="00075CCE" w14:paraId="01C3E5E6" w14:textId="77777777" w:rsidTr="005E64CF">
        <w:tc>
          <w:tcPr>
            <w:tcW w:w="1058" w:type="pct"/>
          </w:tcPr>
          <w:p w14:paraId="4CF03D01"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Loans to customers and accrued interest receivables, net</w:t>
            </w:r>
          </w:p>
        </w:tc>
        <w:tc>
          <w:tcPr>
            <w:tcW w:w="529" w:type="pct"/>
          </w:tcPr>
          <w:p w14:paraId="130F9D53"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59134175"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37612A67" w14:textId="52C30A35"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25A47F7F"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1F6B71E4"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77FCFB1C"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32BBE8F4" w14:textId="3F3A65B8"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6DE4ACDC"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3E5D2A1F"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1725BEC8"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78C8540D" w14:textId="1E14B821"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84D78B9"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1BE889AE"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42F69AD3" w14:textId="77777777" w:rsidR="005E64CF" w:rsidRPr="00075CCE" w:rsidRDefault="005E64CF" w:rsidP="005E64CF">
            <w:pPr>
              <w:tabs>
                <w:tab w:val="decimal" w:pos="930"/>
              </w:tabs>
              <w:spacing w:line="240" w:lineRule="exact"/>
              <w:ind w:right="-101"/>
              <w:rPr>
                <w:rFonts w:ascii="CordiaUPC" w:hAnsi="CordiaUPC" w:cs="CordiaUPC"/>
                <w:sz w:val="24"/>
                <w:szCs w:val="24"/>
              </w:rPr>
            </w:pPr>
          </w:p>
          <w:p w14:paraId="0F1D30BE" w14:textId="099E567D"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6DE3B333"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1A68B7FA" w14:textId="77777777" w:rsidR="005E64CF" w:rsidRPr="00075CCE" w:rsidRDefault="005E64CF" w:rsidP="005E64CF">
            <w:pPr>
              <w:tabs>
                <w:tab w:val="decimal" w:pos="840"/>
                <w:tab w:val="decimal" w:pos="960"/>
              </w:tabs>
              <w:spacing w:line="240" w:lineRule="exact"/>
              <w:ind w:right="-101"/>
              <w:rPr>
                <w:rFonts w:ascii="CordiaUPC" w:hAnsi="CordiaUPC" w:cs="CordiaUPC"/>
                <w:sz w:val="24"/>
                <w:szCs w:val="24"/>
              </w:rPr>
            </w:pPr>
          </w:p>
          <w:p w14:paraId="3E66BEFF" w14:textId="77777777" w:rsidR="005E64CF" w:rsidRPr="00075CCE" w:rsidRDefault="005E64CF" w:rsidP="005E64CF">
            <w:pPr>
              <w:tabs>
                <w:tab w:val="decimal" w:pos="840"/>
                <w:tab w:val="decimal" w:pos="960"/>
              </w:tabs>
              <w:spacing w:line="240" w:lineRule="exact"/>
              <w:ind w:right="-101"/>
              <w:rPr>
                <w:rFonts w:ascii="CordiaUPC" w:hAnsi="CordiaUPC" w:cs="CordiaUPC"/>
                <w:sz w:val="24"/>
                <w:szCs w:val="24"/>
              </w:rPr>
            </w:pPr>
          </w:p>
          <w:p w14:paraId="535EA4FC" w14:textId="06BA19ED"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693,775</w:t>
            </w:r>
          </w:p>
        </w:tc>
        <w:tc>
          <w:tcPr>
            <w:tcW w:w="112" w:type="pct"/>
          </w:tcPr>
          <w:p w14:paraId="70EC4251"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2C81520B" w14:textId="77777777" w:rsidR="005E64CF" w:rsidRPr="00075CCE" w:rsidRDefault="005E64CF" w:rsidP="005E64CF">
            <w:pPr>
              <w:tabs>
                <w:tab w:val="decimal" w:pos="840"/>
              </w:tabs>
              <w:spacing w:line="240" w:lineRule="exact"/>
              <w:ind w:right="-101"/>
              <w:rPr>
                <w:rFonts w:ascii="CordiaUPC" w:hAnsi="CordiaUPC" w:cs="CordiaUPC"/>
                <w:sz w:val="24"/>
                <w:szCs w:val="24"/>
              </w:rPr>
            </w:pPr>
          </w:p>
          <w:p w14:paraId="78354BA1" w14:textId="77777777" w:rsidR="005E64CF" w:rsidRPr="00075CCE" w:rsidRDefault="005E64CF" w:rsidP="005E64CF">
            <w:pPr>
              <w:tabs>
                <w:tab w:val="decimal" w:pos="840"/>
              </w:tabs>
              <w:spacing w:line="240" w:lineRule="exact"/>
              <w:ind w:right="-101"/>
              <w:rPr>
                <w:rFonts w:ascii="CordiaUPC" w:hAnsi="CordiaUPC" w:cs="CordiaUPC"/>
                <w:sz w:val="24"/>
                <w:szCs w:val="24"/>
              </w:rPr>
            </w:pPr>
          </w:p>
          <w:p w14:paraId="32B91769" w14:textId="2FA36550"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693,775</w:t>
            </w:r>
          </w:p>
        </w:tc>
      </w:tr>
      <w:tr w:rsidR="005E64CF" w:rsidRPr="00075CCE" w14:paraId="5FEB719D" w14:textId="77777777" w:rsidTr="005E64CF">
        <w:tc>
          <w:tcPr>
            <w:tcW w:w="1058" w:type="pct"/>
          </w:tcPr>
          <w:p w14:paraId="5357585C" w14:textId="77777777" w:rsidR="005E64CF" w:rsidRPr="00075CCE" w:rsidRDefault="005E64CF" w:rsidP="005E64CF">
            <w:pPr>
              <w:tabs>
                <w:tab w:val="left" w:pos="720"/>
              </w:tabs>
              <w:spacing w:line="240" w:lineRule="exact"/>
              <w:ind w:left="159" w:right="-43" w:hanging="159"/>
              <w:rPr>
                <w:rFonts w:ascii="CordiaUPC" w:hAnsi="CordiaUPC" w:cs="CordiaUPC"/>
                <w:sz w:val="24"/>
                <w:szCs w:val="24"/>
                <w:cs/>
                <w:lang w:val="en-US" w:bidi="th-TH"/>
              </w:rPr>
            </w:pPr>
            <w:r w:rsidRPr="00075CCE">
              <w:rPr>
                <w:rFonts w:ascii="CordiaUPC" w:hAnsi="CordiaUPC" w:cs="CordiaUPC" w:hint="cs"/>
                <w:sz w:val="24"/>
                <w:szCs w:val="24"/>
              </w:rPr>
              <w:t>Other financial assets - net</w:t>
            </w:r>
          </w:p>
        </w:tc>
        <w:tc>
          <w:tcPr>
            <w:tcW w:w="529" w:type="pct"/>
          </w:tcPr>
          <w:p w14:paraId="58E596EB" w14:textId="2A72716D"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7ADB8983"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5337661E" w14:textId="03762164"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0F556CBC"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5B3927FC" w14:textId="65EBB50B"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ABFD786"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6CBBF583" w14:textId="1E8D5E49"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01C68786"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3849C691" w14:textId="3066D097" w:rsidR="005E64CF" w:rsidRPr="00075CCE" w:rsidRDefault="005E64CF" w:rsidP="005E64CF">
            <w:pPr>
              <w:tabs>
                <w:tab w:val="decimal" w:pos="840"/>
              </w:tabs>
              <w:spacing w:line="240" w:lineRule="exact"/>
              <w:ind w:right="-95"/>
              <w:rPr>
                <w:rFonts w:ascii="CordiaUPC" w:hAnsi="CordiaUPC" w:cs="CordiaUPC"/>
                <w:sz w:val="24"/>
                <w:szCs w:val="24"/>
                <w:lang w:val="en-US"/>
              </w:rPr>
            </w:pPr>
            <w:r w:rsidRPr="00075CCE">
              <w:rPr>
                <w:rFonts w:ascii="CordiaUPC" w:hAnsi="CordiaUPC" w:cs="CordiaUPC" w:hint="cs"/>
                <w:sz w:val="24"/>
                <w:szCs w:val="24"/>
              </w:rPr>
              <w:t>9,35</w:t>
            </w:r>
            <w:r w:rsidRPr="00075CCE">
              <w:rPr>
                <w:rFonts w:ascii="CordiaUPC" w:hAnsi="CordiaUPC" w:cs="CordiaUPC"/>
                <w:sz w:val="24"/>
                <w:szCs w:val="24"/>
              </w:rPr>
              <w:t>6</w:t>
            </w:r>
          </w:p>
        </w:tc>
        <w:tc>
          <w:tcPr>
            <w:tcW w:w="112" w:type="pct"/>
          </w:tcPr>
          <w:p w14:paraId="01538CF0"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7D5278A6" w14:textId="735D01ED"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9,35</w:t>
            </w:r>
            <w:r w:rsidRPr="00075CCE">
              <w:rPr>
                <w:rFonts w:ascii="CordiaUPC" w:hAnsi="CordiaUPC" w:cs="CordiaUPC"/>
                <w:sz w:val="24"/>
                <w:szCs w:val="24"/>
              </w:rPr>
              <w:t>6</w:t>
            </w:r>
          </w:p>
        </w:tc>
      </w:tr>
      <w:tr w:rsidR="005E64CF" w:rsidRPr="00075CCE" w14:paraId="447380EC" w14:textId="77777777" w:rsidTr="005E64CF">
        <w:tc>
          <w:tcPr>
            <w:tcW w:w="1058" w:type="pct"/>
          </w:tcPr>
          <w:p w14:paraId="66727C69"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511BA2F5" w14:textId="521FCF77" w:rsidR="005E64CF" w:rsidRPr="00075CCE" w:rsidRDefault="005E64CF"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hint="cs"/>
                <w:b/>
                <w:bCs/>
                <w:sz w:val="24"/>
                <w:szCs w:val="24"/>
              </w:rPr>
              <w:t>9,51</w:t>
            </w:r>
            <w:r w:rsidRPr="00075CCE">
              <w:rPr>
                <w:rFonts w:ascii="CordiaUPC" w:hAnsi="CordiaUPC" w:cs="CordiaUPC"/>
                <w:b/>
                <w:bCs/>
                <w:sz w:val="24"/>
                <w:szCs w:val="24"/>
              </w:rPr>
              <w:t>5</w:t>
            </w:r>
          </w:p>
        </w:tc>
        <w:tc>
          <w:tcPr>
            <w:tcW w:w="112" w:type="pct"/>
          </w:tcPr>
          <w:p w14:paraId="2C47708A"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4BB52850" w14:textId="2966F780" w:rsidR="005E64CF" w:rsidRPr="00075CCE" w:rsidRDefault="005E64CF"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hint="cs"/>
                <w:b/>
                <w:bCs/>
                <w:sz w:val="24"/>
                <w:szCs w:val="24"/>
              </w:rPr>
              <w:t>-</w:t>
            </w:r>
          </w:p>
        </w:tc>
        <w:tc>
          <w:tcPr>
            <w:tcW w:w="112" w:type="pct"/>
          </w:tcPr>
          <w:p w14:paraId="7FD85828"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29BAE13B" w14:textId="6E31B939" w:rsidR="005E64CF" w:rsidRPr="00075CCE" w:rsidRDefault="005E64CF"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hint="cs"/>
                <w:b/>
                <w:bCs/>
                <w:sz w:val="24"/>
                <w:szCs w:val="24"/>
              </w:rPr>
              <w:t>74,488</w:t>
            </w:r>
          </w:p>
        </w:tc>
        <w:tc>
          <w:tcPr>
            <w:tcW w:w="112" w:type="pct"/>
          </w:tcPr>
          <w:p w14:paraId="015F6117"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431C5BDD" w14:textId="049BA3BE" w:rsidR="005E64CF" w:rsidRPr="00075CCE" w:rsidRDefault="005E64CF"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hint="cs"/>
                <w:b/>
                <w:bCs/>
                <w:sz w:val="24"/>
                <w:szCs w:val="24"/>
              </w:rPr>
              <w:t>459</w:t>
            </w:r>
          </w:p>
        </w:tc>
        <w:tc>
          <w:tcPr>
            <w:tcW w:w="112" w:type="pct"/>
          </w:tcPr>
          <w:p w14:paraId="31FD0315"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526BFABE" w14:textId="61E55004" w:rsidR="005E64CF" w:rsidRPr="00075CCE" w:rsidRDefault="005E64CF" w:rsidP="005E64CF">
            <w:pPr>
              <w:tabs>
                <w:tab w:val="decimal" w:pos="840"/>
              </w:tabs>
              <w:spacing w:line="240" w:lineRule="exact"/>
              <w:ind w:right="-95"/>
              <w:rPr>
                <w:rFonts w:ascii="CordiaUPC" w:hAnsi="CordiaUPC" w:cs="CordiaUPC"/>
                <w:b/>
                <w:bCs/>
                <w:sz w:val="24"/>
                <w:szCs w:val="24"/>
              </w:rPr>
            </w:pPr>
            <w:r w:rsidRPr="00075CCE">
              <w:rPr>
                <w:rFonts w:ascii="CordiaUPC" w:hAnsi="CordiaUPC" w:cs="CordiaUPC" w:hint="cs"/>
                <w:b/>
                <w:bCs/>
                <w:sz w:val="24"/>
                <w:szCs w:val="24"/>
              </w:rPr>
              <w:t>937,2</w:t>
            </w:r>
            <w:r w:rsidRPr="00075CCE">
              <w:rPr>
                <w:rFonts w:ascii="CordiaUPC" w:hAnsi="CordiaUPC" w:cs="CordiaUPC"/>
                <w:b/>
                <w:bCs/>
                <w:sz w:val="24"/>
                <w:szCs w:val="24"/>
              </w:rPr>
              <w:t>30</w:t>
            </w:r>
          </w:p>
        </w:tc>
        <w:tc>
          <w:tcPr>
            <w:tcW w:w="112" w:type="pct"/>
          </w:tcPr>
          <w:p w14:paraId="137F3B1F"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558" w:type="pct"/>
            <w:tcBorders>
              <w:top w:val="single" w:sz="4" w:space="0" w:color="auto"/>
              <w:bottom w:val="double" w:sz="4" w:space="0" w:color="auto"/>
            </w:tcBorders>
            <w:vAlign w:val="bottom"/>
          </w:tcPr>
          <w:p w14:paraId="130BBD8D" w14:textId="353B98CC" w:rsidR="005E64CF" w:rsidRPr="00075CCE" w:rsidRDefault="005E64CF"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hint="cs"/>
                <w:b/>
                <w:bCs/>
                <w:sz w:val="24"/>
                <w:szCs w:val="24"/>
              </w:rPr>
              <w:t>1,021,69</w:t>
            </w:r>
            <w:r w:rsidRPr="00075CCE">
              <w:rPr>
                <w:rFonts w:ascii="CordiaUPC" w:hAnsi="CordiaUPC" w:cs="CordiaUPC"/>
                <w:b/>
                <w:bCs/>
                <w:sz w:val="24"/>
                <w:szCs w:val="24"/>
              </w:rPr>
              <w:t>2</w:t>
            </w:r>
          </w:p>
        </w:tc>
      </w:tr>
      <w:tr w:rsidR="0056457D" w:rsidRPr="00075CCE" w14:paraId="446AF35B" w14:textId="77777777" w:rsidTr="005E64CF">
        <w:tc>
          <w:tcPr>
            <w:tcW w:w="1058" w:type="pct"/>
          </w:tcPr>
          <w:p w14:paraId="1E25A824" w14:textId="77777777" w:rsidR="0056457D" w:rsidRPr="00075CCE" w:rsidRDefault="0056457D" w:rsidP="007470AF">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tcBorders>
            <w:vAlign w:val="bottom"/>
          </w:tcPr>
          <w:p w14:paraId="25B02EB8"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112" w:type="pct"/>
            <w:vAlign w:val="bottom"/>
          </w:tcPr>
          <w:p w14:paraId="72FD00D0"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568" w:type="pct"/>
            <w:tcBorders>
              <w:top w:val="double" w:sz="4" w:space="0" w:color="auto"/>
            </w:tcBorders>
            <w:vAlign w:val="bottom"/>
          </w:tcPr>
          <w:p w14:paraId="6F151FB3"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112" w:type="pct"/>
            <w:vAlign w:val="bottom"/>
          </w:tcPr>
          <w:p w14:paraId="186E04D9"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646" w:type="pct"/>
            <w:tcBorders>
              <w:top w:val="double" w:sz="4" w:space="0" w:color="auto"/>
            </w:tcBorders>
            <w:vAlign w:val="bottom"/>
          </w:tcPr>
          <w:p w14:paraId="4FBCC52F"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112" w:type="pct"/>
            <w:vAlign w:val="bottom"/>
          </w:tcPr>
          <w:p w14:paraId="17E57970"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577" w:type="pct"/>
            <w:tcBorders>
              <w:top w:val="double" w:sz="4" w:space="0" w:color="auto"/>
            </w:tcBorders>
            <w:vAlign w:val="bottom"/>
          </w:tcPr>
          <w:p w14:paraId="59707D9A"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112" w:type="pct"/>
            <w:vAlign w:val="bottom"/>
          </w:tcPr>
          <w:p w14:paraId="4B8F5476"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505" w:type="pct"/>
            <w:tcBorders>
              <w:top w:val="double" w:sz="4" w:space="0" w:color="auto"/>
            </w:tcBorders>
            <w:vAlign w:val="bottom"/>
          </w:tcPr>
          <w:p w14:paraId="54A812B3" w14:textId="77777777" w:rsidR="0056457D" w:rsidRPr="00075CCE" w:rsidRDefault="0056457D" w:rsidP="007470AF">
            <w:pPr>
              <w:tabs>
                <w:tab w:val="decimal" w:pos="840"/>
              </w:tabs>
              <w:spacing w:line="240" w:lineRule="exact"/>
              <w:ind w:right="-95"/>
              <w:rPr>
                <w:rFonts w:ascii="CordiaUPC" w:hAnsi="CordiaUPC" w:cs="CordiaUPC"/>
                <w:sz w:val="24"/>
                <w:szCs w:val="24"/>
              </w:rPr>
            </w:pPr>
          </w:p>
        </w:tc>
        <w:tc>
          <w:tcPr>
            <w:tcW w:w="112" w:type="pct"/>
            <w:vAlign w:val="bottom"/>
          </w:tcPr>
          <w:p w14:paraId="4EE24314"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558" w:type="pct"/>
            <w:tcBorders>
              <w:top w:val="double" w:sz="4" w:space="0" w:color="auto"/>
            </w:tcBorders>
            <w:vAlign w:val="bottom"/>
          </w:tcPr>
          <w:p w14:paraId="59343F3D" w14:textId="77777777" w:rsidR="0056457D" w:rsidRPr="00075CCE" w:rsidRDefault="0056457D" w:rsidP="007470AF">
            <w:pPr>
              <w:tabs>
                <w:tab w:val="decimal" w:pos="903"/>
              </w:tabs>
              <w:spacing w:line="240" w:lineRule="exact"/>
              <w:ind w:right="-95"/>
              <w:rPr>
                <w:rFonts w:ascii="CordiaUPC" w:hAnsi="CordiaUPC" w:cs="CordiaUPC"/>
                <w:sz w:val="24"/>
                <w:szCs w:val="24"/>
              </w:rPr>
            </w:pPr>
          </w:p>
        </w:tc>
      </w:tr>
      <w:tr w:rsidR="005E64CF" w:rsidRPr="00075CCE" w14:paraId="1056A3D0" w14:textId="77777777" w:rsidTr="005E64CF">
        <w:tc>
          <w:tcPr>
            <w:tcW w:w="1058" w:type="pct"/>
          </w:tcPr>
          <w:p w14:paraId="4656B036" w14:textId="77777777" w:rsidR="005E64CF" w:rsidRPr="00075CCE" w:rsidRDefault="005E64CF" w:rsidP="007470AF">
            <w:pPr>
              <w:tabs>
                <w:tab w:val="left" w:pos="720"/>
              </w:tabs>
              <w:spacing w:line="240" w:lineRule="exact"/>
              <w:ind w:left="159" w:right="-43" w:hanging="159"/>
              <w:rPr>
                <w:rFonts w:ascii="CordiaUPC" w:hAnsi="CordiaUPC" w:cs="CordiaUPC"/>
                <w:b/>
                <w:bCs/>
                <w:i/>
                <w:iCs/>
                <w:sz w:val="24"/>
                <w:szCs w:val="24"/>
              </w:rPr>
            </w:pPr>
          </w:p>
        </w:tc>
        <w:tc>
          <w:tcPr>
            <w:tcW w:w="529" w:type="pct"/>
            <w:vAlign w:val="bottom"/>
          </w:tcPr>
          <w:p w14:paraId="06B2EEB9"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112" w:type="pct"/>
            <w:vAlign w:val="bottom"/>
          </w:tcPr>
          <w:p w14:paraId="197CE04A"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568" w:type="pct"/>
            <w:vAlign w:val="bottom"/>
          </w:tcPr>
          <w:p w14:paraId="66B52962"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112" w:type="pct"/>
            <w:vAlign w:val="bottom"/>
          </w:tcPr>
          <w:p w14:paraId="4F017EC6"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646" w:type="pct"/>
            <w:vAlign w:val="bottom"/>
          </w:tcPr>
          <w:p w14:paraId="07695A89"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112" w:type="pct"/>
            <w:vAlign w:val="bottom"/>
          </w:tcPr>
          <w:p w14:paraId="6FC2DCC2"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577" w:type="pct"/>
            <w:vAlign w:val="bottom"/>
          </w:tcPr>
          <w:p w14:paraId="219BF803"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112" w:type="pct"/>
            <w:vAlign w:val="bottom"/>
          </w:tcPr>
          <w:p w14:paraId="7786568A"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505" w:type="pct"/>
            <w:vAlign w:val="bottom"/>
          </w:tcPr>
          <w:p w14:paraId="77B2E8F6" w14:textId="77777777" w:rsidR="005E64CF" w:rsidRPr="00075CCE" w:rsidRDefault="005E64CF" w:rsidP="007470AF">
            <w:pPr>
              <w:tabs>
                <w:tab w:val="decimal" w:pos="840"/>
              </w:tabs>
              <w:spacing w:line="240" w:lineRule="exact"/>
              <w:ind w:right="-95"/>
              <w:rPr>
                <w:rFonts w:ascii="CordiaUPC" w:hAnsi="CordiaUPC" w:cs="CordiaUPC"/>
                <w:sz w:val="24"/>
                <w:szCs w:val="24"/>
              </w:rPr>
            </w:pPr>
          </w:p>
        </w:tc>
        <w:tc>
          <w:tcPr>
            <w:tcW w:w="112" w:type="pct"/>
            <w:vAlign w:val="bottom"/>
          </w:tcPr>
          <w:p w14:paraId="25A016E3"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558" w:type="pct"/>
            <w:vAlign w:val="bottom"/>
          </w:tcPr>
          <w:p w14:paraId="099ABD23" w14:textId="77777777" w:rsidR="005E64CF" w:rsidRPr="00075CCE" w:rsidRDefault="005E64CF" w:rsidP="007470AF">
            <w:pPr>
              <w:tabs>
                <w:tab w:val="decimal" w:pos="903"/>
              </w:tabs>
              <w:spacing w:line="240" w:lineRule="exact"/>
              <w:ind w:right="-95"/>
              <w:rPr>
                <w:rFonts w:ascii="CordiaUPC" w:hAnsi="CordiaUPC" w:cs="CordiaUPC"/>
                <w:sz w:val="24"/>
                <w:szCs w:val="24"/>
              </w:rPr>
            </w:pPr>
          </w:p>
        </w:tc>
      </w:tr>
      <w:tr w:rsidR="005E64CF" w:rsidRPr="00075CCE" w14:paraId="44B77AF5" w14:textId="77777777" w:rsidTr="005E64CF">
        <w:tc>
          <w:tcPr>
            <w:tcW w:w="1058" w:type="pct"/>
          </w:tcPr>
          <w:p w14:paraId="31A3BEC8" w14:textId="77777777" w:rsidR="005E64CF" w:rsidRPr="00075CCE" w:rsidRDefault="005E64CF" w:rsidP="007470AF">
            <w:pPr>
              <w:tabs>
                <w:tab w:val="left" w:pos="720"/>
              </w:tabs>
              <w:spacing w:line="240" w:lineRule="exact"/>
              <w:ind w:left="159" w:right="-43" w:hanging="159"/>
              <w:rPr>
                <w:rFonts w:ascii="CordiaUPC" w:hAnsi="CordiaUPC" w:cs="CordiaUPC"/>
                <w:b/>
                <w:bCs/>
                <w:i/>
                <w:iCs/>
                <w:sz w:val="24"/>
                <w:szCs w:val="24"/>
              </w:rPr>
            </w:pPr>
          </w:p>
        </w:tc>
        <w:tc>
          <w:tcPr>
            <w:tcW w:w="529" w:type="pct"/>
            <w:vAlign w:val="bottom"/>
          </w:tcPr>
          <w:p w14:paraId="71DACF47"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112" w:type="pct"/>
            <w:vAlign w:val="bottom"/>
          </w:tcPr>
          <w:p w14:paraId="724EC1B7"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568" w:type="pct"/>
            <w:vAlign w:val="bottom"/>
          </w:tcPr>
          <w:p w14:paraId="526A6B1C"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112" w:type="pct"/>
            <w:vAlign w:val="bottom"/>
          </w:tcPr>
          <w:p w14:paraId="579C0516"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646" w:type="pct"/>
            <w:vAlign w:val="bottom"/>
          </w:tcPr>
          <w:p w14:paraId="177BF6C2"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112" w:type="pct"/>
            <w:vAlign w:val="bottom"/>
          </w:tcPr>
          <w:p w14:paraId="09B63B2F"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577" w:type="pct"/>
            <w:vAlign w:val="bottom"/>
          </w:tcPr>
          <w:p w14:paraId="2F093139"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112" w:type="pct"/>
            <w:vAlign w:val="bottom"/>
          </w:tcPr>
          <w:p w14:paraId="0EB22590"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505" w:type="pct"/>
            <w:vAlign w:val="bottom"/>
          </w:tcPr>
          <w:p w14:paraId="6357AE39" w14:textId="77777777" w:rsidR="005E64CF" w:rsidRPr="00075CCE" w:rsidRDefault="005E64CF" w:rsidP="007470AF">
            <w:pPr>
              <w:tabs>
                <w:tab w:val="decimal" w:pos="840"/>
              </w:tabs>
              <w:spacing w:line="240" w:lineRule="exact"/>
              <w:ind w:right="-95"/>
              <w:rPr>
                <w:rFonts w:ascii="CordiaUPC" w:hAnsi="CordiaUPC" w:cs="CordiaUPC"/>
                <w:sz w:val="24"/>
                <w:szCs w:val="24"/>
              </w:rPr>
            </w:pPr>
          </w:p>
        </w:tc>
        <w:tc>
          <w:tcPr>
            <w:tcW w:w="112" w:type="pct"/>
            <w:vAlign w:val="bottom"/>
          </w:tcPr>
          <w:p w14:paraId="35C3A14A" w14:textId="77777777" w:rsidR="005E64CF" w:rsidRPr="00075CCE" w:rsidRDefault="005E64CF" w:rsidP="007470AF">
            <w:pPr>
              <w:tabs>
                <w:tab w:val="decimal" w:pos="903"/>
              </w:tabs>
              <w:spacing w:line="240" w:lineRule="exact"/>
              <w:ind w:right="-95"/>
              <w:rPr>
                <w:rFonts w:ascii="CordiaUPC" w:hAnsi="CordiaUPC" w:cs="CordiaUPC"/>
                <w:sz w:val="24"/>
                <w:szCs w:val="24"/>
              </w:rPr>
            </w:pPr>
          </w:p>
        </w:tc>
        <w:tc>
          <w:tcPr>
            <w:tcW w:w="558" w:type="pct"/>
            <w:vAlign w:val="bottom"/>
          </w:tcPr>
          <w:p w14:paraId="2D0F72E5" w14:textId="77777777" w:rsidR="005E64CF" w:rsidRPr="00075CCE" w:rsidRDefault="005E64CF" w:rsidP="007470AF">
            <w:pPr>
              <w:tabs>
                <w:tab w:val="decimal" w:pos="903"/>
              </w:tabs>
              <w:spacing w:line="240" w:lineRule="exact"/>
              <w:ind w:right="-95"/>
              <w:rPr>
                <w:rFonts w:ascii="CordiaUPC" w:hAnsi="CordiaUPC" w:cs="CordiaUPC"/>
                <w:sz w:val="24"/>
                <w:szCs w:val="24"/>
              </w:rPr>
            </w:pPr>
          </w:p>
        </w:tc>
      </w:tr>
      <w:tr w:rsidR="0056457D" w:rsidRPr="00075CCE" w14:paraId="41C42169" w14:textId="77777777" w:rsidTr="005E64CF">
        <w:tc>
          <w:tcPr>
            <w:tcW w:w="1058" w:type="pct"/>
          </w:tcPr>
          <w:p w14:paraId="5606CEFC" w14:textId="77777777" w:rsidR="0056457D" w:rsidRPr="00075CCE" w:rsidRDefault="0056457D" w:rsidP="007470AF">
            <w:pPr>
              <w:tabs>
                <w:tab w:val="left" w:pos="720"/>
              </w:tabs>
              <w:spacing w:line="240" w:lineRule="exact"/>
              <w:ind w:left="159" w:right="-43" w:hanging="159"/>
              <w:rPr>
                <w:rFonts w:ascii="CordiaUPC" w:hAnsi="CordiaUPC" w:cs="CordiaUPC"/>
                <w:b/>
                <w:bCs/>
                <w:sz w:val="24"/>
                <w:szCs w:val="24"/>
              </w:rPr>
            </w:pPr>
            <w:r w:rsidRPr="00075CCE">
              <w:rPr>
                <w:rFonts w:ascii="CordiaUPC" w:hAnsi="CordiaUPC" w:cs="CordiaUPC" w:hint="cs"/>
                <w:b/>
                <w:bCs/>
                <w:i/>
                <w:iCs/>
                <w:sz w:val="24"/>
                <w:szCs w:val="24"/>
              </w:rPr>
              <w:t>Financial liabilities</w:t>
            </w:r>
          </w:p>
        </w:tc>
        <w:tc>
          <w:tcPr>
            <w:tcW w:w="529" w:type="pct"/>
            <w:vAlign w:val="bottom"/>
          </w:tcPr>
          <w:p w14:paraId="5E3F8D16"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112" w:type="pct"/>
            <w:vAlign w:val="bottom"/>
          </w:tcPr>
          <w:p w14:paraId="47146247"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568" w:type="pct"/>
            <w:vAlign w:val="bottom"/>
          </w:tcPr>
          <w:p w14:paraId="740B1D19"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112" w:type="pct"/>
            <w:vAlign w:val="bottom"/>
          </w:tcPr>
          <w:p w14:paraId="69684A15"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646" w:type="pct"/>
            <w:vAlign w:val="bottom"/>
          </w:tcPr>
          <w:p w14:paraId="60EEE729"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112" w:type="pct"/>
            <w:vAlign w:val="bottom"/>
          </w:tcPr>
          <w:p w14:paraId="48270070"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577" w:type="pct"/>
            <w:vAlign w:val="bottom"/>
          </w:tcPr>
          <w:p w14:paraId="1B489BC9"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112" w:type="pct"/>
            <w:vAlign w:val="bottom"/>
          </w:tcPr>
          <w:p w14:paraId="4B8D325B"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505" w:type="pct"/>
            <w:vAlign w:val="bottom"/>
          </w:tcPr>
          <w:p w14:paraId="02D199B7" w14:textId="77777777" w:rsidR="0056457D" w:rsidRPr="00075CCE" w:rsidRDefault="0056457D" w:rsidP="007470AF">
            <w:pPr>
              <w:tabs>
                <w:tab w:val="decimal" w:pos="840"/>
              </w:tabs>
              <w:spacing w:line="240" w:lineRule="exact"/>
              <w:ind w:right="-95"/>
              <w:rPr>
                <w:rFonts w:ascii="CordiaUPC" w:hAnsi="CordiaUPC" w:cs="CordiaUPC"/>
                <w:sz w:val="24"/>
                <w:szCs w:val="24"/>
              </w:rPr>
            </w:pPr>
          </w:p>
        </w:tc>
        <w:tc>
          <w:tcPr>
            <w:tcW w:w="112" w:type="pct"/>
            <w:vAlign w:val="bottom"/>
          </w:tcPr>
          <w:p w14:paraId="3E02ADFD" w14:textId="77777777" w:rsidR="0056457D" w:rsidRPr="00075CCE" w:rsidRDefault="0056457D" w:rsidP="007470AF">
            <w:pPr>
              <w:tabs>
                <w:tab w:val="decimal" w:pos="903"/>
              </w:tabs>
              <w:spacing w:line="240" w:lineRule="exact"/>
              <w:ind w:right="-95"/>
              <w:rPr>
                <w:rFonts w:ascii="CordiaUPC" w:hAnsi="CordiaUPC" w:cs="CordiaUPC"/>
                <w:sz w:val="24"/>
                <w:szCs w:val="24"/>
              </w:rPr>
            </w:pPr>
          </w:p>
        </w:tc>
        <w:tc>
          <w:tcPr>
            <w:tcW w:w="558" w:type="pct"/>
            <w:vAlign w:val="bottom"/>
          </w:tcPr>
          <w:p w14:paraId="07D998B6" w14:textId="77777777" w:rsidR="0056457D" w:rsidRPr="00075CCE" w:rsidRDefault="0056457D" w:rsidP="007470AF">
            <w:pPr>
              <w:tabs>
                <w:tab w:val="decimal" w:pos="903"/>
              </w:tabs>
              <w:spacing w:line="240" w:lineRule="exact"/>
              <w:ind w:right="-95"/>
              <w:rPr>
                <w:rFonts w:ascii="CordiaUPC" w:hAnsi="CordiaUPC" w:cs="CordiaUPC"/>
                <w:sz w:val="24"/>
                <w:szCs w:val="24"/>
              </w:rPr>
            </w:pPr>
          </w:p>
        </w:tc>
      </w:tr>
      <w:tr w:rsidR="005E64CF" w:rsidRPr="00075CCE" w14:paraId="3254EA23" w14:textId="77777777" w:rsidTr="005E64CF">
        <w:tc>
          <w:tcPr>
            <w:tcW w:w="1058" w:type="pct"/>
          </w:tcPr>
          <w:p w14:paraId="1C4281D4" w14:textId="77777777" w:rsidR="005E64CF" w:rsidRPr="00075CCE" w:rsidRDefault="005E64CF" w:rsidP="005E64CF">
            <w:pPr>
              <w:tabs>
                <w:tab w:val="left" w:pos="720"/>
              </w:tabs>
              <w:spacing w:line="240" w:lineRule="exact"/>
              <w:ind w:left="159" w:right="-43" w:hanging="159"/>
              <w:rPr>
                <w:rFonts w:ascii="CordiaUPC" w:hAnsi="CordiaUPC" w:cs="CordiaUPC"/>
                <w:b/>
                <w:bCs/>
                <w:i/>
                <w:iCs/>
                <w:sz w:val="24"/>
                <w:szCs w:val="24"/>
              </w:rPr>
            </w:pPr>
            <w:r w:rsidRPr="00075CCE">
              <w:rPr>
                <w:rFonts w:ascii="CordiaUPC" w:hAnsi="CordiaUPC" w:cs="CordiaUPC" w:hint="cs"/>
                <w:sz w:val="24"/>
                <w:szCs w:val="24"/>
              </w:rPr>
              <w:t>Deposits</w:t>
            </w:r>
          </w:p>
        </w:tc>
        <w:tc>
          <w:tcPr>
            <w:tcW w:w="529" w:type="pct"/>
          </w:tcPr>
          <w:p w14:paraId="3E7B5CD6" w14:textId="7454563C"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1DA547C6"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68BF3C16" w14:textId="627D32EE"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0B710AF0"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0ABD3EBB" w14:textId="7817CD78"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191C3F7D"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6BBC50AF" w14:textId="44325BD8"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2704535"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181BD102" w14:textId="5AFA52FF"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815,67</w:t>
            </w:r>
            <w:r w:rsidRPr="00075CCE">
              <w:rPr>
                <w:rFonts w:ascii="CordiaUPC" w:hAnsi="CordiaUPC" w:cs="CordiaUPC"/>
                <w:sz w:val="24"/>
                <w:szCs w:val="24"/>
              </w:rPr>
              <w:t>8</w:t>
            </w:r>
          </w:p>
        </w:tc>
        <w:tc>
          <w:tcPr>
            <w:tcW w:w="112" w:type="pct"/>
          </w:tcPr>
          <w:p w14:paraId="7E2DE987"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4264DBE6" w14:textId="504EDF32"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815,67</w:t>
            </w:r>
            <w:r w:rsidRPr="00075CCE">
              <w:rPr>
                <w:rFonts w:ascii="CordiaUPC" w:hAnsi="CordiaUPC" w:cs="CordiaUPC"/>
                <w:sz w:val="24"/>
                <w:szCs w:val="24"/>
              </w:rPr>
              <w:t>8</w:t>
            </w:r>
          </w:p>
        </w:tc>
      </w:tr>
      <w:tr w:rsidR="005E64CF" w:rsidRPr="00075CCE" w14:paraId="3D7340FF" w14:textId="77777777" w:rsidTr="005E64CF">
        <w:tc>
          <w:tcPr>
            <w:tcW w:w="1058" w:type="pct"/>
          </w:tcPr>
          <w:p w14:paraId="7EA7038C" w14:textId="30B68DDD"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 xml:space="preserve">Interbank and money </w:t>
            </w:r>
            <w:r w:rsidR="00EB2EB0" w:rsidRPr="00075CCE">
              <w:rPr>
                <w:rFonts w:ascii="CordiaUPC" w:hAnsi="CordiaUPC" w:cs="CordiaUPC"/>
                <w:sz w:val="24"/>
                <w:szCs w:val="24"/>
              </w:rPr>
              <w:br/>
            </w:r>
            <w:r w:rsidRPr="00075CCE">
              <w:rPr>
                <w:rFonts w:ascii="CordiaUPC" w:hAnsi="CordiaUPC" w:cs="CordiaUPC" w:hint="cs"/>
                <w:sz w:val="24"/>
                <w:szCs w:val="24"/>
              </w:rPr>
              <w:t>market items</w:t>
            </w:r>
          </w:p>
        </w:tc>
        <w:tc>
          <w:tcPr>
            <w:tcW w:w="529" w:type="pct"/>
          </w:tcPr>
          <w:p w14:paraId="7CD563D7" w14:textId="77777777" w:rsidR="005E64CF" w:rsidRPr="00075CCE" w:rsidRDefault="005E64CF" w:rsidP="005E64CF">
            <w:pPr>
              <w:tabs>
                <w:tab w:val="decimal" w:pos="960"/>
              </w:tabs>
              <w:spacing w:line="240" w:lineRule="exact"/>
              <w:ind w:right="-101"/>
              <w:rPr>
                <w:rFonts w:ascii="CordiaUPC" w:hAnsi="CordiaUPC" w:cs="CordiaUPC"/>
                <w:sz w:val="24"/>
                <w:szCs w:val="24"/>
              </w:rPr>
            </w:pPr>
          </w:p>
          <w:p w14:paraId="684012F5" w14:textId="216437C7"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7D244001"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1CBC8CC2" w14:textId="77777777" w:rsidR="005E64CF" w:rsidRPr="00075CCE" w:rsidRDefault="005E64CF" w:rsidP="005E64CF">
            <w:pPr>
              <w:tabs>
                <w:tab w:val="decimal" w:pos="960"/>
              </w:tabs>
              <w:spacing w:line="240" w:lineRule="exact"/>
              <w:ind w:right="-101"/>
              <w:rPr>
                <w:rFonts w:ascii="CordiaUPC" w:hAnsi="CordiaUPC" w:cs="CordiaUPC"/>
                <w:sz w:val="24"/>
                <w:szCs w:val="24"/>
              </w:rPr>
            </w:pPr>
          </w:p>
          <w:p w14:paraId="72B861FE" w14:textId="0870C28D"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26944263"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68E4470E" w14:textId="77777777" w:rsidR="005E64CF" w:rsidRPr="00075CCE" w:rsidRDefault="005E64CF" w:rsidP="005E64CF">
            <w:pPr>
              <w:tabs>
                <w:tab w:val="decimal" w:pos="960"/>
              </w:tabs>
              <w:spacing w:line="240" w:lineRule="exact"/>
              <w:ind w:right="-101"/>
              <w:rPr>
                <w:rFonts w:ascii="CordiaUPC" w:hAnsi="CordiaUPC" w:cs="CordiaUPC"/>
                <w:sz w:val="24"/>
                <w:szCs w:val="24"/>
              </w:rPr>
            </w:pPr>
          </w:p>
          <w:p w14:paraId="20C3A636" w14:textId="1886C7E5"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0CCC1BB8"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05AF4D93" w14:textId="77777777" w:rsidR="005E64CF" w:rsidRPr="00075CCE" w:rsidRDefault="005E64CF" w:rsidP="005E64CF">
            <w:pPr>
              <w:tabs>
                <w:tab w:val="decimal" w:pos="960"/>
              </w:tabs>
              <w:spacing w:line="240" w:lineRule="exact"/>
              <w:ind w:right="-101"/>
              <w:rPr>
                <w:rFonts w:ascii="CordiaUPC" w:hAnsi="CordiaUPC" w:cs="CordiaUPC"/>
                <w:sz w:val="24"/>
                <w:szCs w:val="24"/>
              </w:rPr>
            </w:pPr>
          </w:p>
          <w:p w14:paraId="0D501ADE" w14:textId="313FA86A"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552372E4"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722CC432" w14:textId="77777777" w:rsidR="005E64CF" w:rsidRPr="00075CCE" w:rsidRDefault="005E64CF" w:rsidP="005E64CF">
            <w:pPr>
              <w:tabs>
                <w:tab w:val="decimal" w:pos="840"/>
                <w:tab w:val="decimal" w:pos="960"/>
              </w:tabs>
              <w:spacing w:line="240" w:lineRule="exact"/>
              <w:ind w:right="-101"/>
              <w:rPr>
                <w:rFonts w:ascii="CordiaUPC" w:hAnsi="CordiaUPC" w:cs="CordiaUPC"/>
                <w:sz w:val="24"/>
                <w:szCs w:val="24"/>
              </w:rPr>
            </w:pPr>
          </w:p>
          <w:p w14:paraId="4BFB702A" w14:textId="3A6F9C43"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51,149</w:t>
            </w:r>
          </w:p>
        </w:tc>
        <w:tc>
          <w:tcPr>
            <w:tcW w:w="112" w:type="pct"/>
          </w:tcPr>
          <w:p w14:paraId="080AE536"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66CA97F8" w14:textId="77777777" w:rsidR="005E64CF" w:rsidRPr="00075CCE" w:rsidRDefault="005E64CF" w:rsidP="005E64CF">
            <w:pPr>
              <w:tabs>
                <w:tab w:val="decimal" w:pos="840"/>
              </w:tabs>
              <w:spacing w:line="240" w:lineRule="exact"/>
              <w:ind w:right="-101"/>
              <w:rPr>
                <w:rFonts w:ascii="CordiaUPC" w:hAnsi="CordiaUPC" w:cs="CordiaUPC"/>
                <w:sz w:val="24"/>
                <w:szCs w:val="24"/>
              </w:rPr>
            </w:pPr>
          </w:p>
          <w:p w14:paraId="2507F5F3" w14:textId="0534F8F0"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51,149</w:t>
            </w:r>
          </w:p>
        </w:tc>
      </w:tr>
      <w:tr w:rsidR="005E64CF" w:rsidRPr="00075CCE" w14:paraId="120A122B" w14:textId="77777777" w:rsidTr="005E64CF">
        <w:tc>
          <w:tcPr>
            <w:tcW w:w="1058" w:type="pct"/>
          </w:tcPr>
          <w:p w14:paraId="099148B0"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Liabilities payable on demand</w:t>
            </w:r>
          </w:p>
        </w:tc>
        <w:tc>
          <w:tcPr>
            <w:tcW w:w="529" w:type="pct"/>
          </w:tcPr>
          <w:p w14:paraId="5C3EBB9E"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259E3772" w14:textId="6DB09195"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1C1CA09"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29CE04A1"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427088E5" w14:textId="5F9465EF"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724099EC"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5B176CAC"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335DDFAE" w14:textId="2CB0DD13"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35AF43F"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181DEC89"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4358ED27" w14:textId="4F07F3F3"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58EC9F5"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7F26833F" w14:textId="77777777" w:rsidR="005E64CF" w:rsidRPr="00075CCE" w:rsidRDefault="005E64CF" w:rsidP="005E64CF">
            <w:pPr>
              <w:tabs>
                <w:tab w:val="decimal" w:pos="840"/>
              </w:tabs>
              <w:spacing w:line="240" w:lineRule="exact"/>
              <w:ind w:right="-95"/>
              <w:rPr>
                <w:rFonts w:ascii="CordiaUPC" w:hAnsi="CordiaUPC" w:cs="CordiaUPC"/>
                <w:sz w:val="24"/>
                <w:szCs w:val="24"/>
              </w:rPr>
            </w:pPr>
          </w:p>
          <w:p w14:paraId="11E69F36" w14:textId="0385FD27"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2,898</w:t>
            </w:r>
          </w:p>
        </w:tc>
        <w:tc>
          <w:tcPr>
            <w:tcW w:w="112" w:type="pct"/>
          </w:tcPr>
          <w:p w14:paraId="5776A0F9"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464D7EFC"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7D0A5FCC" w14:textId="260D5DC5"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2,898</w:t>
            </w:r>
          </w:p>
        </w:tc>
      </w:tr>
      <w:tr w:rsidR="005E64CF" w:rsidRPr="00075CCE" w14:paraId="71028A13" w14:textId="77777777" w:rsidTr="005E64CF">
        <w:tc>
          <w:tcPr>
            <w:tcW w:w="1058" w:type="pct"/>
          </w:tcPr>
          <w:p w14:paraId="2767B53E"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 xml:space="preserve">Financial liabilities designated measured </w:t>
            </w:r>
            <w:r w:rsidRPr="00075CCE">
              <w:rPr>
                <w:rFonts w:ascii="CordiaUPC" w:hAnsi="CordiaUPC" w:cs="CordiaUPC" w:hint="cs"/>
                <w:sz w:val="24"/>
                <w:szCs w:val="24"/>
              </w:rPr>
              <w:br/>
              <w:t>at FVTPL</w:t>
            </w:r>
          </w:p>
        </w:tc>
        <w:tc>
          <w:tcPr>
            <w:tcW w:w="529" w:type="pct"/>
            <w:vAlign w:val="bottom"/>
          </w:tcPr>
          <w:p w14:paraId="50A0D926" w14:textId="69D30855"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5B76789"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vAlign w:val="bottom"/>
          </w:tcPr>
          <w:p w14:paraId="280BDFB8" w14:textId="5FF3A6CE"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432</w:t>
            </w:r>
          </w:p>
        </w:tc>
        <w:tc>
          <w:tcPr>
            <w:tcW w:w="112" w:type="pct"/>
          </w:tcPr>
          <w:p w14:paraId="6A924D5D"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vAlign w:val="bottom"/>
          </w:tcPr>
          <w:p w14:paraId="09AED97B" w14:textId="21530554"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13D9FE5B"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vAlign w:val="bottom"/>
          </w:tcPr>
          <w:p w14:paraId="2CFFA527" w14:textId="09002EDA"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666F9691"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vAlign w:val="bottom"/>
          </w:tcPr>
          <w:p w14:paraId="61F02ADD" w14:textId="671211AC"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55A95998"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vAlign w:val="bottom"/>
          </w:tcPr>
          <w:p w14:paraId="5CDEF8FB" w14:textId="3B3CE154"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432</w:t>
            </w:r>
          </w:p>
        </w:tc>
      </w:tr>
      <w:tr w:rsidR="005E64CF" w:rsidRPr="00075CCE" w14:paraId="68325DF8" w14:textId="77777777" w:rsidTr="005E64CF">
        <w:tc>
          <w:tcPr>
            <w:tcW w:w="1058" w:type="pct"/>
          </w:tcPr>
          <w:p w14:paraId="0977F364"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Derivatives liabilities</w:t>
            </w:r>
          </w:p>
        </w:tc>
        <w:tc>
          <w:tcPr>
            <w:tcW w:w="529" w:type="pct"/>
          </w:tcPr>
          <w:p w14:paraId="59C0F9CD" w14:textId="299D384C"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8,144</w:t>
            </w:r>
          </w:p>
        </w:tc>
        <w:tc>
          <w:tcPr>
            <w:tcW w:w="112" w:type="pct"/>
          </w:tcPr>
          <w:p w14:paraId="5B3C0955"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293EF63F" w14:textId="0F857ADA"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6F7985BB"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240C55A4" w14:textId="0EC6BC5D"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083E2E0D"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54796869" w14:textId="7934F3FA"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50A76D1E"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42120418" w14:textId="7F80C6DC"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4833F1A6"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0BCA3A7C" w14:textId="0A59EEAB"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8,144</w:t>
            </w:r>
          </w:p>
        </w:tc>
      </w:tr>
      <w:tr w:rsidR="005E64CF" w:rsidRPr="00075CCE" w14:paraId="56A5DA82" w14:textId="77777777" w:rsidTr="005E64CF">
        <w:tc>
          <w:tcPr>
            <w:tcW w:w="1058" w:type="pct"/>
          </w:tcPr>
          <w:p w14:paraId="6F4BD266"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sz w:val="24"/>
                <w:szCs w:val="24"/>
              </w:rPr>
              <w:t>Debts issued and borrowings</w:t>
            </w:r>
          </w:p>
        </w:tc>
        <w:tc>
          <w:tcPr>
            <w:tcW w:w="529" w:type="pct"/>
          </w:tcPr>
          <w:p w14:paraId="3725DCA1"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4AD3950E" w14:textId="428DE368"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20A199F"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5859DB3B"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4885B2F1" w14:textId="4C4A626F" w:rsidR="005E64CF" w:rsidRPr="00075CCE" w:rsidRDefault="00075CCE" w:rsidP="005E64CF">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tcPr>
          <w:p w14:paraId="4C2E9AA5"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45802355"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32EF96A4" w14:textId="5FD855E2"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2C72DE3B"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0963AF6C"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4DC4504E" w14:textId="264D7491" w:rsidR="005E64CF" w:rsidRPr="00075CCE" w:rsidRDefault="00075CCE" w:rsidP="005E64CF">
            <w:pPr>
              <w:tabs>
                <w:tab w:val="decimal" w:pos="903"/>
              </w:tabs>
              <w:spacing w:line="240" w:lineRule="exact"/>
              <w:ind w:right="-95"/>
              <w:rPr>
                <w:rFonts w:ascii="CordiaUPC" w:hAnsi="CordiaUPC" w:cs="CordiaUPC"/>
                <w:sz w:val="24"/>
                <w:szCs w:val="24"/>
              </w:rPr>
            </w:pPr>
            <w:r w:rsidRPr="00075CCE">
              <w:rPr>
                <w:rFonts w:ascii="CordiaUPC" w:hAnsi="CordiaUPC" w:cs="CordiaUPC"/>
                <w:sz w:val="24"/>
                <w:szCs w:val="24"/>
              </w:rPr>
              <w:t>-</w:t>
            </w:r>
          </w:p>
        </w:tc>
        <w:tc>
          <w:tcPr>
            <w:tcW w:w="112" w:type="pct"/>
          </w:tcPr>
          <w:p w14:paraId="7F499620"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4844A64C" w14:textId="77777777" w:rsidR="005E64CF" w:rsidRPr="00075CCE" w:rsidRDefault="005E64CF" w:rsidP="005E64CF">
            <w:pPr>
              <w:tabs>
                <w:tab w:val="decimal" w:pos="840"/>
              </w:tabs>
              <w:spacing w:line="240" w:lineRule="exact"/>
              <w:ind w:right="-95"/>
              <w:rPr>
                <w:rFonts w:ascii="CordiaUPC" w:hAnsi="CordiaUPC" w:cs="CordiaUPC"/>
                <w:sz w:val="24"/>
                <w:szCs w:val="24"/>
              </w:rPr>
            </w:pPr>
          </w:p>
          <w:p w14:paraId="45114901" w14:textId="2974B97F" w:rsidR="005E64CF" w:rsidRPr="00075CCE" w:rsidRDefault="00075CCE" w:rsidP="005E64CF">
            <w:pPr>
              <w:tabs>
                <w:tab w:val="decimal" w:pos="840"/>
              </w:tabs>
              <w:spacing w:line="240" w:lineRule="exact"/>
              <w:ind w:right="-95"/>
              <w:rPr>
                <w:rFonts w:ascii="CordiaUPC" w:hAnsi="CordiaUPC" w:cs="CordiaUPC"/>
                <w:sz w:val="24"/>
                <w:szCs w:val="24"/>
              </w:rPr>
            </w:pPr>
            <w:r w:rsidRPr="00075CCE">
              <w:rPr>
                <w:rFonts w:ascii="CordiaUPC" w:hAnsi="CordiaUPC" w:cs="CordiaUPC"/>
                <w:sz w:val="24"/>
                <w:szCs w:val="24"/>
              </w:rPr>
              <w:t>88,960</w:t>
            </w:r>
          </w:p>
        </w:tc>
        <w:tc>
          <w:tcPr>
            <w:tcW w:w="112" w:type="pct"/>
          </w:tcPr>
          <w:p w14:paraId="432A7D1C"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50498526" w14:textId="77777777" w:rsidR="005E64CF" w:rsidRPr="00075CCE" w:rsidRDefault="005E64CF" w:rsidP="005E64CF">
            <w:pPr>
              <w:tabs>
                <w:tab w:val="decimal" w:pos="903"/>
              </w:tabs>
              <w:spacing w:line="240" w:lineRule="exact"/>
              <w:ind w:right="-95"/>
              <w:rPr>
                <w:rFonts w:ascii="CordiaUPC" w:hAnsi="CordiaUPC" w:cs="CordiaUPC"/>
                <w:sz w:val="24"/>
                <w:szCs w:val="24"/>
              </w:rPr>
            </w:pPr>
          </w:p>
          <w:p w14:paraId="500E7B87" w14:textId="2F85F00D"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88,960</w:t>
            </w:r>
          </w:p>
        </w:tc>
      </w:tr>
      <w:tr w:rsidR="005E64CF" w:rsidRPr="00075CCE" w14:paraId="4360462A" w14:textId="77777777" w:rsidTr="005E64CF">
        <w:tc>
          <w:tcPr>
            <w:tcW w:w="1058" w:type="pct"/>
          </w:tcPr>
          <w:p w14:paraId="33BC9FB8" w14:textId="77777777" w:rsidR="005E64CF" w:rsidRPr="00075CCE" w:rsidRDefault="005E64CF" w:rsidP="005E64CF">
            <w:pPr>
              <w:tabs>
                <w:tab w:val="left" w:pos="720"/>
              </w:tabs>
              <w:spacing w:line="240" w:lineRule="exact"/>
              <w:ind w:left="159" w:right="-43" w:hanging="159"/>
              <w:rPr>
                <w:rFonts w:ascii="CordiaUPC" w:hAnsi="CordiaUPC" w:cs="CordiaUPC"/>
                <w:sz w:val="24"/>
                <w:szCs w:val="24"/>
                <w:lang w:val="en-US" w:bidi="th-TH"/>
              </w:rPr>
            </w:pPr>
            <w:r w:rsidRPr="00075CCE">
              <w:rPr>
                <w:rFonts w:ascii="CordiaUPC" w:hAnsi="CordiaUPC" w:cs="CordiaUPC" w:hint="cs"/>
                <w:sz w:val="24"/>
                <w:szCs w:val="24"/>
              </w:rPr>
              <w:t>Other financial liabilities</w:t>
            </w:r>
          </w:p>
        </w:tc>
        <w:tc>
          <w:tcPr>
            <w:tcW w:w="529" w:type="pct"/>
          </w:tcPr>
          <w:p w14:paraId="66481E4C" w14:textId="4056F61E"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77BF3C3F"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68" w:type="pct"/>
          </w:tcPr>
          <w:p w14:paraId="7E7739A4" w14:textId="632CBD1B"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EEB330D"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646" w:type="pct"/>
          </w:tcPr>
          <w:p w14:paraId="601257E8" w14:textId="465F9757"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3AC3457C"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77" w:type="pct"/>
          </w:tcPr>
          <w:p w14:paraId="704D7698" w14:textId="5C3DB8F9"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w:t>
            </w:r>
          </w:p>
        </w:tc>
        <w:tc>
          <w:tcPr>
            <w:tcW w:w="112" w:type="pct"/>
          </w:tcPr>
          <w:p w14:paraId="66CB892C"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05" w:type="pct"/>
          </w:tcPr>
          <w:p w14:paraId="295A42D0" w14:textId="46EE1687" w:rsidR="005E64CF" w:rsidRPr="00075CCE" w:rsidRDefault="005E64CF" w:rsidP="005E64CF">
            <w:pPr>
              <w:tabs>
                <w:tab w:val="decimal" w:pos="840"/>
              </w:tabs>
              <w:spacing w:line="240" w:lineRule="exact"/>
              <w:ind w:right="-95"/>
              <w:rPr>
                <w:rFonts w:ascii="CordiaUPC" w:hAnsi="CordiaUPC" w:cs="CordiaUPC"/>
                <w:sz w:val="24"/>
                <w:szCs w:val="24"/>
              </w:rPr>
            </w:pPr>
            <w:r w:rsidRPr="00075CCE">
              <w:rPr>
                <w:rFonts w:ascii="CordiaUPC" w:hAnsi="CordiaUPC" w:cs="CordiaUPC" w:hint="cs"/>
                <w:sz w:val="24"/>
                <w:szCs w:val="24"/>
              </w:rPr>
              <w:t>11,370</w:t>
            </w:r>
          </w:p>
        </w:tc>
        <w:tc>
          <w:tcPr>
            <w:tcW w:w="112" w:type="pct"/>
          </w:tcPr>
          <w:p w14:paraId="06C1F9A3" w14:textId="77777777" w:rsidR="005E64CF" w:rsidRPr="00075CCE" w:rsidRDefault="005E64CF" w:rsidP="005E64CF">
            <w:pPr>
              <w:tabs>
                <w:tab w:val="decimal" w:pos="903"/>
              </w:tabs>
              <w:spacing w:line="240" w:lineRule="exact"/>
              <w:ind w:right="-95"/>
              <w:rPr>
                <w:rFonts w:ascii="CordiaUPC" w:hAnsi="CordiaUPC" w:cs="CordiaUPC"/>
                <w:sz w:val="24"/>
                <w:szCs w:val="24"/>
              </w:rPr>
            </w:pPr>
          </w:p>
        </w:tc>
        <w:tc>
          <w:tcPr>
            <w:tcW w:w="558" w:type="pct"/>
          </w:tcPr>
          <w:p w14:paraId="5A928E0C" w14:textId="36E30C5D" w:rsidR="005E64CF" w:rsidRPr="00075CCE" w:rsidRDefault="005E64CF" w:rsidP="005E64CF">
            <w:pPr>
              <w:tabs>
                <w:tab w:val="decimal" w:pos="903"/>
              </w:tabs>
              <w:spacing w:line="240" w:lineRule="exact"/>
              <w:ind w:right="-95"/>
              <w:rPr>
                <w:rFonts w:ascii="CordiaUPC" w:hAnsi="CordiaUPC" w:cs="CordiaUPC"/>
                <w:sz w:val="24"/>
                <w:szCs w:val="24"/>
              </w:rPr>
            </w:pPr>
            <w:r w:rsidRPr="00075CCE">
              <w:rPr>
                <w:rFonts w:ascii="CordiaUPC" w:hAnsi="CordiaUPC" w:cs="CordiaUPC" w:hint="cs"/>
                <w:sz w:val="24"/>
                <w:szCs w:val="24"/>
              </w:rPr>
              <w:t>11,370</w:t>
            </w:r>
          </w:p>
        </w:tc>
      </w:tr>
      <w:tr w:rsidR="005E64CF" w:rsidRPr="003A013A" w14:paraId="7243C85B" w14:textId="77777777" w:rsidTr="005E64CF">
        <w:tc>
          <w:tcPr>
            <w:tcW w:w="1058" w:type="pct"/>
          </w:tcPr>
          <w:p w14:paraId="5F7090FF" w14:textId="77777777" w:rsidR="005E64CF" w:rsidRPr="00075CCE" w:rsidRDefault="005E64CF" w:rsidP="005E64CF">
            <w:pPr>
              <w:tabs>
                <w:tab w:val="left" w:pos="720"/>
              </w:tabs>
              <w:spacing w:line="240" w:lineRule="exact"/>
              <w:ind w:left="159" w:right="-43" w:hanging="159"/>
              <w:rPr>
                <w:rFonts w:ascii="CordiaUPC" w:hAnsi="CordiaUPC" w:cs="CordiaUPC"/>
                <w:sz w:val="24"/>
                <w:szCs w:val="24"/>
              </w:rPr>
            </w:pPr>
            <w:r w:rsidRPr="00075CCE">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7C777B5F" w14:textId="3F5E2506" w:rsidR="005E64CF" w:rsidRPr="00075CCE" w:rsidRDefault="005E64CF"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hint="cs"/>
                <w:sz w:val="24"/>
                <w:szCs w:val="24"/>
              </w:rPr>
              <w:t>8,144</w:t>
            </w:r>
          </w:p>
        </w:tc>
        <w:tc>
          <w:tcPr>
            <w:tcW w:w="112" w:type="pct"/>
          </w:tcPr>
          <w:p w14:paraId="0EC4EB91"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38DDD7D" w14:textId="0A8C5865" w:rsidR="005E64CF" w:rsidRPr="00075CCE" w:rsidRDefault="00075CCE"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432</w:t>
            </w:r>
          </w:p>
        </w:tc>
        <w:tc>
          <w:tcPr>
            <w:tcW w:w="112" w:type="pct"/>
          </w:tcPr>
          <w:p w14:paraId="6476C6A5"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646" w:type="pct"/>
            <w:tcBorders>
              <w:top w:val="single" w:sz="4" w:space="0" w:color="auto"/>
              <w:bottom w:val="double" w:sz="4" w:space="0" w:color="auto"/>
            </w:tcBorders>
            <w:vAlign w:val="bottom"/>
          </w:tcPr>
          <w:p w14:paraId="3BAF97A9" w14:textId="58B3E85F" w:rsidR="005E64CF" w:rsidRPr="00075CCE" w:rsidRDefault="005E64CF"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hint="cs"/>
                <w:b/>
                <w:bCs/>
                <w:sz w:val="24"/>
                <w:szCs w:val="24"/>
              </w:rPr>
              <w:t>-</w:t>
            </w:r>
          </w:p>
        </w:tc>
        <w:tc>
          <w:tcPr>
            <w:tcW w:w="112" w:type="pct"/>
          </w:tcPr>
          <w:p w14:paraId="5A5A0190"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577" w:type="pct"/>
            <w:tcBorders>
              <w:top w:val="single" w:sz="4" w:space="0" w:color="auto"/>
              <w:bottom w:val="double" w:sz="4" w:space="0" w:color="auto"/>
            </w:tcBorders>
            <w:vAlign w:val="bottom"/>
          </w:tcPr>
          <w:p w14:paraId="49FAE2FA" w14:textId="631FD406" w:rsidR="005E64CF" w:rsidRPr="00075CCE" w:rsidRDefault="00075CCE"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b/>
                <w:bCs/>
                <w:sz w:val="24"/>
                <w:szCs w:val="24"/>
              </w:rPr>
              <w:t>-</w:t>
            </w:r>
          </w:p>
        </w:tc>
        <w:tc>
          <w:tcPr>
            <w:tcW w:w="112" w:type="pct"/>
          </w:tcPr>
          <w:p w14:paraId="38E27FB7"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505" w:type="pct"/>
            <w:tcBorders>
              <w:top w:val="single" w:sz="4" w:space="0" w:color="auto"/>
              <w:bottom w:val="double" w:sz="4" w:space="0" w:color="auto"/>
            </w:tcBorders>
            <w:vAlign w:val="bottom"/>
          </w:tcPr>
          <w:p w14:paraId="644A62B9" w14:textId="63D990ED" w:rsidR="005E64CF" w:rsidRPr="00075CCE" w:rsidRDefault="00075CCE" w:rsidP="005E64CF">
            <w:pPr>
              <w:tabs>
                <w:tab w:val="decimal" w:pos="840"/>
              </w:tabs>
              <w:spacing w:line="240" w:lineRule="exact"/>
              <w:ind w:right="-95"/>
              <w:rPr>
                <w:rFonts w:ascii="CordiaUPC" w:hAnsi="CordiaUPC" w:cs="CordiaUPC"/>
                <w:b/>
                <w:bCs/>
                <w:sz w:val="24"/>
                <w:szCs w:val="24"/>
              </w:rPr>
            </w:pPr>
            <w:r w:rsidRPr="00075CCE">
              <w:rPr>
                <w:rFonts w:ascii="CordiaUPC" w:hAnsi="CordiaUPC" w:cs="CordiaUPC"/>
                <w:b/>
                <w:bCs/>
                <w:sz w:val="24"/>
                <w:szCs w:val="24"/>
              </w:rPr>
              <w:t>970,055</w:t>
            </w:r>
          </w:p>
        </w:tc>
        <w:tc>
          <w:tcPr>
            <w:tcW w:w="112" w:type="pct"/>
          </w:tcPr>
          <w:p w14:paraId="14BA4BD8" w14:textId="77777777" w:rsidR="005E64CF" w:rsidRPr="00075CCE" w:rsidRDefault="005E64CF" w:rsidP="005E64CF">
            <w:pPr>
              <w:tabs>
                <w:tab w:val="decimal" w:pos="903"/>
              </w:tabs>
              <w:spacing w:line="240" w:lineRule="exact"/>
              <w:ind w:right="-95"/>
              <w:rPr>
                <w:rFonts w:ascii="CordiaUPC" w:hAnsi="CordiaUPC" w:cs="CordiaUPC"/>
                <w:b/>
                <w:bCs/>
                <w:sz w:val="24"/>
                <w:szCs w:val="24"/>
              </w:rPr>
            </w:pPr>
          </w:p>
        </w:tc>
        <w:tc>
          <w:tcPr>
            <w:tcW w:w="558" w:type="pct"/>
            <w:tcBorders>
              <w:top w:val="single" w:sz="4" w:space="0" w:color="auto"/>
              <w:bottom w:val="double" w:sz="4" w:space="0" w:color="auto"/>
            </w:tcBorders>
            <w:vAlign w:val="bottom"/>
          </w:tcPr>
          <w:p w14:paraId="49FC61E1" w14:textId="1AB432E1" w:rsidR="005E64CF" w:rsidRPr="003A013A" w:rsidRDefault="005E64CF" w:rsidP="005E64CF">
            <w:pPr>
              <w:tabs>
                <w:tab w:val="decimal" w:pos="903"/>
              </w:tabs>
              <w:spacing w:line="240" w:lineRule="exact"/>
              <w:ind w:right="-95"/>
              <w:rPr>
                <w:rFonts w:ascii="CordiaUPC" w:hAnsi="CordiaUPC" w:cs="CordiaUPC"/>
                <w:b/>
                <w:bCs/>
                <w:sz w:val="24"/>
                <w:szCs w:val="24"/>
              </w:rPr>
            </w:pPr>
            <w:r w:rsidRPr="00075CCE">
              <w:rPr>
                <w:rFonts w:ascii="CordiaUPC" w:hAnsi="CordiaUPC" w:cs="CordiaUPC" w:hint="cs"/>
                <w:b/>
                <w:bCs/>
                <w:sz w:val="24"/>
                <w:szCs w:val="24"/>
              </w:rPr>
              <w:t>978,63</w:t>
            </w:r>
            <w:r w:rsidRPr="00075CCE">
              <w:rPr>
                <w:rFonts w:ascii="CordiaUPC" w:hAnsi="CordiaUPC" w:cs="CordiaUPC"/>
                <w:b/>
                <w:bCs/>
                <w:sz w:val="24"/>
                <w:szCs w:val="24"/>
              </w:rPr>
              <w:t>1</w:t>
            </w:r>
          </w:p>
        </w:tc>
      </w:tr>
    </w:tbl>
    <w:p w14:paraId="6EDF59CA" w14:textId="77777777" w:rsidR="0056457D" w:rsidRPr="000F2676" w:rsidRDefault="0056457D" w:rsidP="00022667">
      <w:pPr>
        <w:pStyle w:val="block"/>
        <w:spacing w:after="0" w:line="240" w:lineRule="atLeast"/>
        <w:ind w:left="540"/>
        <w:jc w:val="thaiDistribute"/>
        <w:rPr>
          <w:rFonts w:ascii="CordiaUPC" w:hAnsi="CordiaUPC" w:cs="CordiaUPC"/>
          <w:sz w:val="26"/>
          <w:szCs w:val="26"/>
          <w:lang w:val="en-GB"/>
        </w:rPr>
      </w:pPr>
    </w:p>
    <w:p w14:paraId="3F9F6072" w14:textId="250A11CC" w:rsidR="00D7572B" w:rsidRPr="003A013A" w:rsidRDefault="0056457D" w:rsidP="00D7572B">
      <w:pPr>
        <w:pStyle w:val="Heading1"/>
        <w:numPr>
          <w:ilvl w:val="0"/>
          <w:numId w:val="0"/>
        </w:numPr>
        <w:spacing w:before="0" w:after="0" w:line="240" w:lineRule="atLeast"/>
        <w:ind w:left="540" w:hanging="540"/>
        <w:rPr>
          <w:rFonts w:ascii="CordiaUPC" w:hAnsi="CordiaUPC" w:cs="CordiaUPC"/>
          <w:i w:val="0"/>
          <w:iCs/>
          <w:sz w:val="28"/>
          <w:szCs w:val="28"/>
        </w:rPr>
      </w:pPr>
      <w:r>
        <w:rPr>
          <w:rFonts w:ascii="CordiaUPC" w:hAnsi="CordiaUPC" w:cs="CordiaUPC"/>
          <w:i w:val="0"/>
          <w:iCs/>
          <w:sz w:val="28"/>
          <w:szCs w:val="28"/>
        </w:rPr>
        <w:t>9</w:t>
      </w:r>
      <w:r w:rsidR="00D7572B" w:rsidRPr="003A013A">
        <w:rPr>
          <w:rFonts w:ascii="CordiaUPC" w:hAnsi="CordiaUPC" w:cs="CordiaUPC" w:hint="cs"/>
          <w:i w:val="0"/>
          <w:iCs/>
          <w:sz w:val="28"/>
          <w:szCs w:val="28"/>
        </w:rPr>
        <w:tab/>
        <w:t>Financial assets measured at fair value through profit or loss</w:t>
      </w:r>
    </w:p>
    <w:p w14:paraId="09435783" w14:textId="77777777" w:rsidR="00866DCA" w:rsidRPr="000F2676" w:rsidRDefault="00866DCA" w:rsidP="00866DCA">
      <w:pPr>
        <w:spacing w:line="240" w:lineRule="atLeast"/>
        <w:ind w:left="540" w:hanging="540"/>
        <w:jc w:val="thaiDistribute"/>
        <w:rPr>
          <w:rFonts w:ascii="CordiaUPC" w:hAnsi="CordiaUPC" w:cs="CordiaUPC"/>
          <w:b/>
          <w:bCs/>
          <w:i/>
          <w:iCs/>
          <w:sz w:val="26"/>
          <w:szCs w:val="26"/>
        </w:rPr>
      </w:pPr>
    </w:p>
    <w:tbl>
      <w:tblPr>
        <w:tblW w:w="9342" w:type="dxa"/>
        <w:tblInd w:w="450" w:type="dxa"/>
        <w:tblLayout w:type="fixed"/>
        <w:tblCellMar>
          <w:left w:w="0" w:type="dxa"/>
          <w:right w:w="0" w:type="dxa"/>
        </w:tblCellMar>
        <w:tblLook w:val="0000" w:firstRow="0" w:lastRow="0" w:firstColumn="0" w:lastColumn="0" w:noHBand="0" w:noVBand="0"/>
      </w:tblPr>
      <w:tblGrid>
        <w:gridCol w:w="5787"/>
        <w:gridCol w:w="1560"/>
        <w:gridCol w:w="283"/>
        <w:gridCol w:w="1712"/>
      </w:tblGrid>
      <w:tr w:rsidR="00030E71" w:rsidRPr="000F2676" w14:paraId="2DE3A5CB" w14:textId="77777777" w:rsidTr="00030E71">
        <w:trPr>
          <w:cantSplit/>
          <w:tblHeader/>
        </w:trPr>
        <w:tc>
          <w:tcPr>
            <w:tcW w:w="5787" w:type="dxa"/>
            <w:shd w:val="clear" w:color="auto" w:fill="auto"/>
            <w:vAlign w:val="bottom"/>
          </w:tcPr>
          <w:p w14:paraId="0A90DC79"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44FCB61F" w14:textId="2995C94D"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Consolidated </w:t>
            </w:r>
          </w:p>
        </w:tc>
      </w:tr>
      <w:tr w:rsidR="00030E71" w:rsidRPr="000F2676" w14:paraId="7798C507" w14:textId="77777777" w:rsidTr="00030E71">
        <w:trPr>
          <w:cantSplit/>
          <w:tblHeader/>
        </w:trPr>
        <w:tc>
          <w:tcPr>
            <w:tcW w:w="5787" w:type="dxa"/>
            <w:shd w:val="clear" w:color="auto" w:fill="auto"/>
            <w:vAlign w:val="bottom"/>
          </w:tcPr>
          <w:p w14:paraId="026793D8"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560" w:type="dxa"/>
            <w:vAlign w:val="bottom"/>
          </w:tcPr>
          <w:p w14:paraId="5A9F68D5" w14:textId="03E54ED8" w:rsidR="00030E71" w:rsidRPr="00030E71"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r w:rsidRPr="00030E71">
              <w:rPr>
                <w:rFonts w:ascii="CordiaUPC" w:hAnsi="CordiaUPC" w:cs="CordiaUPC"/>
                <w:b/>
                <w:sz w:val="26"/>
                <w:szCs w:val="26"/>
              </w:rPr>
              <w:t>30 June 2021</w:t>
            </w:r>
          </w:p>
        </w:tc>
        <w:tc>
          <w:tcPr>
            <w:tcW w:w="283" w:type="dxa"/>
            <w:vAlign w:val="bottom"/>
          </w:tcPr>
          <w:p w14:paraId="3085A965" w14:textId="77777777" w:rsidR="00030E71" w:rsidRPr="00030E71"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p>
        </w:tc>
        <w:tc>
          <w:tcPr>
            <w:tcW w:w="1712" w:type="dxa"/>
            <w:vAlign w:val="bottom"/>
          </w:tcPr>
          <w:p w14:paraId="12C05565" w14:textId="34FBD481" w:rsidR="00030E71" w:rsidRPr="00030E71"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sz w:val="26"/>
                <w:szCs w:val="26"/>
                <w:lang w:val="en-US" w:bidi="th-TH"/>
              </w:rPr>
            </w:pPr>
            <w:r w:rsidRPr="00030E71">
              <w:rPr>
                <w:rFonts w:ascii="CordiaUPC" w:hAnsi="CordiaUPC" w:cs="CordiaUPC"/>
                <w:b/>
                <w:sz w:val="26"/>
                <w:szCs w:val="26"/>
              </w:rPr>
              <w:t>31 December 2020</w:t>
            </w:r>
          </w:p>
        </w:tc>
      </w:tr>
      <w:tr w:rsidR="00030E71" w:rsidRPr="000F2676" w14:paraId="59DC3CD2" w14:textId="77777777" w:rsidTr="00030E71">
        <w:trPr>
          <w:cantSplit/>
          <w:tblHeader/>
        </w:trPr>
        <w:tc>
          <w:tcPr>
            <w:tcW w:w="5787" w:type="dxa"/>
            <w:shd w:val="clear" w:color="auto" w:fill="auto"/>
            <w:vAlign w:val="bottom"/>
          </w:tcPr>
          <w:p w14:paraId="3ACB865E"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2CEEA27C"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0F2676">
              <w:rPr>
                <w:rFonts w:ascii="CordiaUPC" w:eastAsia="Times New Roman" w:hAnsi="CordiaUPC" w:cs="CordiaUPC" w:hint="cs"/>
                <w:i/>
                <w:iCs/>
                <w:sz w:val="26"/>
                <w:szCs w:val="26"/>
                <w:lang w:val="en-US" w:bidi="th-TH"/>
              </w:rPr>
              <w:t>(in million Baht)</w:t>
            </w:r>
          </w:p>
        </w:tc>
      </w:tr>
      <w:tr w:rsidR="00030E71" w:rsidRPr="000F2676" w14:paraId="78CEEF16" w14:textId="77777777" w:rsidTr="00BA7FB4">
        <w:trPr>
          <w:cantSplit/>
        </w:trPr>
        <w:tc>
          <w:tcPr>
            <w:tcW w:w="5787" w:type="dxa"/>
            <w:shd w:val="clear" w:color="auto" w:fill="auto"/>
            <w:vAlign w:val="bottom"/>
          </w:tcPr>
          <w:p w14:paraId="711632F5"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Government and state enterprise securities</w:t>
            </w:r>
          </w:p>
        </w:tc>
        <w:tc>
          <w:tcPr>
            <w:tcW w:w="1560" w:type="dxa"/>
            <w:shd w:val="clear" w:color="auto" w:fill="auto"/>
            <w:vAlign w:val="bottom"/>
          </w:tcPr>
          <w:p w14:paraId="7BADC5B4" w14:textId="7D5708B8"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6,154</w:t>
            </w:r>
          </w:p>
        </w:tc>
        <w:tc>
          <w:tcPr>
            <w:tcW w:w="283" w:type="dxa"/>
            <w:shd w:val="clear" w:color="auto" w:fill="auto"/>
            <w:vAlign w:val="bottom"/>
          </w:tcPr>
          <w:p w14:paraId="54868F63" w14:textId="77777777"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p>
        </w:tc>
        <w:tc>
          <w:tcPr>
            <w:tcW w:w="1712" w:type="dxa"/>
            <w:shd w:val="clear" w:color="auto" w:fill="auto"/>
            <w:vAlign w:val="bottom"/>
          </w:tcPr>
          <w:p w14:paraId="4937B2B0" w14:textId="0EF6634C"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3,414</w:t>
            </w:r>
          </w:p>
        </w:tc>
      </w:tr>
      <w:tr w:rsidR="00030E71" w:rsidRPr="000F2676" w14:paraId="7D86745E" w14:textId="77777777" w:rsidTr="00BA7FB4">
        <w:trPr>
          <w:cantSplit/>
        </w:trPr>
        <w:tc>
          <w:tcPr>
            <w:tcW w:w="5787" w:type="dxa"/>
            <w:shd w:val="clear" w:color="auto" w:fill="auto"/>
            <w:vAlign w:val="bottom"/>
          </w:tcPr>
          <w:p w14:paraId="0BA011D7" w14:textId="6D91B50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Others</w:t>
            </w:r>
          </w:p>
        </w:tc>
        <w:tc>
          <w:tcPr>
            <w:tcW w:w="1560" w:type="dxa"/>
            <w:tcBorders>
              <w:bottom w:val="single" w:sz="4" w:space="0" w:color="auto"/>
            </w:tcBorders>
            <w:shd w:val="clear" w:color="auto" w:fill="auto"/>
            <w:vAlign w:val="bottom"/>
          </w:tcPr>
          <w:p w14:paraId="16D914D6" w14:textId="1D4C162E"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379</w:t>
            </w:r>
          </w:p>
        </w:tc>
        <w:tc>
          <w:tcPr>
            <w:tcW w:w="283" w:type="dxa"/>
            <w:shd w:val="clear" w:color="auto" w:fill="auto"/>
            <w:vAlign w:val="bottom"/>
          </w:tcPr>
          <w:p w14:paraId="21012445" w14:textId="77777777"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p>
        </w:tc>
        <w:tc>
          <w:tcPr>
            <w:tcW w:w="1712" w:type="dxa"/>
            <w:tcBorders>
              <w:bottom w:val="single" w:sz="4" w:space="0" w:color="auto"/>
            </w:tcBorders>
            <w:shd w:val="clear" w:color="auto" w:fill="auto"/>
            <w:vAlign w:val="bottom"/>
          </w:tcPr>
          <w:p w14:paraId="43D92C54" w14:textId="0AFBA5B3"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374</w:t>
            </w:r>
          </w:p>
        </w:tc>
      </w:tr>
      <w:tr w:rsidR="00030E71" w:rsidRPr="000F2676" w14:paraId="340ABF50" w14:textId="77777777" w:rsidTr="00BA7FB4">
        <w:trPr>
          <w:cantSplit/>
        </w:trPr>
        <w:tc>
          <w:tcPr>
            <w:tcW w:w="5787" w:type="dxa"/>
            <w:shd w:val="clear" w:color="auto" w:fill="auto"/>
            <w:vAlign w:val="bottom"/>
          </w:tcPr>
          <w:p w14:paraId="35B72770"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Total </w:t>
            </w:r>
          </w:p>
        </w:tc>
        <w:tc>
          <w:tcPr>
            <w:tcW w:w="1560" w:type="dxa"/>
            <w:tcBorders>
              <w:top w:val="single" w:sz="4" w:space="0" w:color="auto"/>
            </w:tcBorders>
            <w:shd w:val="clear" w:color="auto" w:fill="auto"/>
            <w:vAlign w:val="bottom"/>
          </w:tcPr>
          <w:p w14:paraId="4E70C4AF" w14:textId="73108656" w:rsidR="00030E71" w:rsidRPr="00C94A70" w:rsidRDefault="00030E71" w:rsidP="00030E71">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rPr>
              <w:t>6,533</w:t>
            </w:r>
          </w:p>
        </w:tc>
        <w:tc>
          <w:tcPr>
            <w:tcW w:w="283" w:type="dxa"/>
            <w:shd w:val="clear" w:color="auto" w:fill="auto"/>
          </w:tcPr>
          <w:p w14:paraId="573654F9" w14:textId="77777777" w:rsidR="00030E71" w:rsidRPr="00C94A70" w:rsidRDefault="00030E71" w:rsidP="00030E71">
            <w:pPr>
              <w:tabs>
                <w:tab w:val="decimal" w:pos="1168"/>
              </w:tabs>
              <w:spacing w:line="240" w:lineRule="exact"/>
              <w:ind w:right="95"/>
              <w:rPr>
                <w:rFonts w:ascii="CordiaUPC" w:eastAsia="Times New Roman" w:hAnsi="CordiaUPC" w:cs="CordiaUPC"/>
                <w:b/>
                <w:bCs/>
                <w:sz w:val="26"/>
                <w:szCs w:val="26"/>
                <w:lang w:val="en-US" w:bidi="th-TH"/>
              </w:rPr>
            </w:pPr>
          </w:p>
        </w:tc>
        <w:tc>
          <w:tcPr>
            <w:tcW w:w="1712" w:type="dxa"/>
            <w:tcBorders>
              <w:top w:val="single" w:sz="4" w:space="0" w:color="auto"/>
            </w:tcBorders>
            <w:shd w:val="clear" w:color="auto" w:fill="auto"/>
            <w:vAlign w:val="bottom"/>
          </w:tcPr>
          <w:p w14:paraId="5A66C7C5" w14:textId="5BFE87ED" w:rsidR="00030E71" w:rsidRPr="00C94A70" w:rsidRDefault="00030E71" w:rsidP="00030E71">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rPr>
              <w:t>3,788</w:t>
            </w:r>
          </w:p>
        </w:tc>
      </w:tr>
      <w:tr w:rsidR="00030E71" w:rsidRPr="000F2676" w14:paraId="0285E20F" w14:textId="77777777" w:rsidTr="00030E71">
        <w:trPr>
          <w:cantSplit/>
        </w:trPr>
        <w:tc>
          <w:tcPr>
            <w:tcW w:w="5787" w:type="dxa"/>
            <w:shd w:val="clear" w:color="auto" w:fill="auto"/>
            <w:vAlign w:val="bottom"/>
          </w:tcPr>
          <w:p w14:paraId="1B5A2560"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560" w:type="dxa"/>
            <w:tcBorders>
              <w:top w:val="double" w:sz="4" w:space="0" w:color="auto"/>
            </w:tcBorders>
            <w:shd w:val="clear" w:color="auto" w:fill="auto"/>
          </w:tcPr>
          <w:p w14:paraId="6C588806"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283" w:type="dxa"/>
            <w:shd w:val="clear" w:color="auto" w:fill="auto"/>
          </w:tcPr>
          <w:p w14:paraId="1B673835"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712" w:type="dxa"/>
            <w:tcBorders>
              <w:top w:val="double" w:sz="4" w:space="0" w:color="auto"/>
            </w:tcBorders>
            <w:shd w:val="clear" w:color="auto" w:fill="auto"/>
          </w:tcPr>
          <w:p w14:paraId="61E3FDA1"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bl>
    <w:p w14:paraId="1159647C" w14:textId="77777777" w:rsidR="005E64CF" w:rsidRDefault="005E64CF" w:rsidP="005E64CF">
      <w:pPr>
        <w:spacing w:line="240" w:lineRule="atLeast"/>
        <w:rPr>
          <w:rFonts w:cs="Times New Roman"/>
          <w:i/>
          <w:iCs/>
          <w:szCs w:val="22"/>
        </w:rPr>
      </w:pPr>
    </w:p>
    <w:tbl>
      <w:tblPr>
        <w:tblW w:w="9342" w:type="dxa"/>
        <w:tblInd w:w="450" w:type="dxa"/>
        <w:tblLayout w:type="fixed"/>
        <w:tblCellMar>
          <w:left w:w="0" w:type="dxa"/>
          <w:right w:w="0" w:type="dxa"/>
        </w:tblCellMar>
        <w:tblLook w:val="0000" w:firstRow="0" w:lastRow="0" w:firstColumn="0" w:lastColumn="0" w:noHBand="0" w:noVBand="0"/>
      </w:tblPr>
      <w:tblGrid>
        <w:gridCol w:w="5787"/>
        <w:gridCol w:w="1560"/>
        <w:gridCol w:w="283"/>
        <w:gridCol w:w="1712"/>
      </w:tblGrid>
      <w:tr w:rsidR="00030E71" w:rsidRPr="000F2676" w14:paraId="208A0D1F" w14:textId="77777777" w:rsidTr="006D7A0D">
        <w:trPr>
          <w:cantSplit/>
          <w:tblHeader/>
        </w:trPr>
        <w:tc>
          <w:tcPr>
            <w:tcW w:w="5787" w:type="dxa"/>
            <w:shd w:val="clear" w:color="auto" w:fill="auto"/>
            <w:vAlign w:val="bottom"/>
          </w:tcPr>
          <w:p w14:paraId="7529B6BF" w14:textId="77777777" w:rsidR="00030E71" w:rsidRPr="000F2676" w:rsidRDefault="00030E71" w:rsidP="00747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1C090178" w14:textId="5CC85FD2" w:rsidR="00030E71" w:rsidRPr="000F2676" w:rsidRDefault="00030E71" w:rsidP="00747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Bank only</w:t>
            </w:r>
          </w:p>
        </w:tc>
      </w:tr>
      <w:tr w:rsidR="00030E71" w:rsidRPr="000F2676" w14:paraId="1121A348" w14:textId="77777777" w:rsidTr="006D7A0D">
        <w:trPr>
          <w:cantSplit/>
          <w:tblHeader/>
        </w:trPr>
        <w:tc>
          <w:tcPr>
            <w:tcW w:w="5787" w:type="dxa"/>
            <w:shd w:val="clear" w:color="auto" w:fill="auto"/>
            <w:vAlign w:val="bottom"/>
          </w:tcPr>
          <w:p w14:paraId="3E72CB11"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560" w:type="dxa"/>
            <w:vAlign w:val="bottom"/>
          </w:tcPr>
          <w:p w14:paraId="54E512BB" w14:textId="544D7BDA"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30E71">
              <w:rPr>
                <w:rFonts w:ascii="CordiaUPC" w:hAnsi="CordiaUPC" w:cs="CordiaUPC"/>
                <w:b/>
                <w:sz w:val="26"/>
                <w:szCs w:val="26"/>
              </w:rPr>
              <w:t>30 June 2021</w:t>
            </w:r>
          </w:p>
        </w:tc>
        <w:tc>
          <w:tcPr>
            <w:tcW w:w="283" w:type="dxa"/>
            <w:vAlign w:val="bottom"/>
          </w:tcPr>
          <w:p w14:paraId="730C7BAD"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p>
        </w:tc>
        <w:tc>
          <w:tcPr>
            <w:tcW w:w="1712" w:type="dxa"/>
            <w:vAlign w:val="bottom"/>
          </w:tcPr>
          <w:p w14:paraId="40F1A3B1" w14:textId="652B1840"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030E71">
              <w:rPr>
                <w:rFonts w:ascii="CordiaUPC" w:hAnsi="CordiaUPC" w:cs="CordiaUPC"/>
                <w:b/>
                <w:sz w:val="26"/>
                <w:szCs w:val="26"/>
              </w:rPr>
              <w:t>31 December 2020</w:t>
            </w:r>
          </w:p>
        </w:tc>
      </w:tr>
      <w:tr w:rsidR="005E64CF" w:rsidRPr="000F2676" w14:paraId="42E01027" w14:textId="77777777" w:rsidTr="00030E71">
        <w:trPr>
          <w:cantSplit/>
          <w:tblHeader/>
        </w:trPr>
        <w:tc>
          <w:tcPr>
            <w:tcW w:w="5787" w:type="dxa"/>
            <w:shd w:val="clear" w:color="auto" w:fill="auto"/>
            <w:vAlign w:val="bottom"/>
          </w:tcPr>
          <w:p w14:paraId="5281BCCC" w14:textId="77777777" w:rsidR="005E64CF" w:rsidRPr="000F2676" w:rsidRDefault="005E64CF" w:rsidP="00747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555" w:type="dxa"/>
            <w:gridSpan w:val="3"/>
            <w:shd w:val="clear" w:color="auto" w:fill="auto"/>
          </w:tcPr>
          <w:p w14:paraId="5634CE6D" w14:textId="77777777" w:rsidR="005E64CF" w:rsidRPr="000F2676" w:rsidRDefault="005E64CF" w:rsidP="00747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0F2676">
              <w:rPr>
                <w:rFonts w:ascii="CordiaUPC" w:eastAsia="Times New Roman" w:hAnsi="CordiaUPC" w:cs="CordiaUPC" w:hint="cs"/>
                <w:i/>
                <w:iCs/>
                <w:sz w:val="26"/>
                <w:szCs w:val="26"/>
                <w:lang w:val="en-US" w:bidi="th-TH"/>
              </w:rPr>
              <w:t>(in million Baht)</w:t>
            </w:r>
          </w:p>
        </w:tc>
      </w:tr>
      <w:tr w:rsidR="00030E71" w:rsidRPr="000F2676" w14:paraId="5DFE9D50" w14:textId="77777777" w:rsidTr="00BA7FB4">
        <w:trPr>
          <w:cantSplit/>
        </w:trPr>
        <w:tc>
          <w:tcPr>
            <w:tcW w:w="5787" w:type="dxa"/>
            <w:shd w:val="clear" w:color="auto" w:fill="auto"/>
            <w:vAlign w:val="bottom"/>
          </w:tcPr>
          <w:p w14:paraId="28D878DE"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Government and state enterprise securities</w:t>
            </w:r>
          </w:p>
        </w:tc>
        <w:tc>
          <w:tcPr>
            <w:tcW w:w="1560" w:type="dxa"/>
            <w:shd w:val="clear" w:color="auto" w:fill="auto"/>
            <w:vAlign w:val="bottom"/>
          </w:tcPr>
          <w:p w14:paraId="13A1A82E" w14:textId="29FA916D"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6,154</w:t>
            </w:r>
          </w:p>
        </w:tc>
        <w:tc>
          <w:tcPr>
            <w:tcW w:w="283" w:type="dxa"/>
            <w:shd w:val="clear" w:color="auto" w:fill="auto"/>
            <w:vAlign w:val="bottom"/>
          </w:tcPr>
          <w:p w14:paraId="3BBDA3C9" w14:textId="77777777"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p>
        </w:tc>
        <w:tc>
          <w:tcPr>
            <w:tcW w:w="1712" w:type="dxa"/>
            <w:shd w:val="clear" w:color="auto" w:fill="auto"/>
            <w:vAlign w:val="bottom"/>
          </w:tcPr>
          <w:p w14:paraId="75411CE6" w14:textId="67D17084"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979</w:t>
            </w:r>
          </w:p>
        </w:tc>
      </w:tr>
      <w:tr w:rsidR="00030E71" w:rsidRPr="000F2676" w14:paraId="267E652C" w14:textId="77777777" w:rsidTr="00BA7FB4">
        <w:trPr>
          <w:cantSplit/>
        </w:trPr>
        <w:tc>
          <w:tcPr>
            <w:tcW w:w="5787" w:type="dxa"/>
            <w:shd w:val="clear" w:color="auto" w:fill="auto"/>
            <w:vAlign w:val="bottom"/>
          </w:tcPr>
          <w:p w14:paraId="0BE5E659"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0F2676">
              <w:rPr>
                <w:rFonts w:ascii="CordiaUPC" w:eastAsia="Times New Roman" w:hAnsi="CordiaUPC" w:cs="CordiaUPC" w:hint="cs"/>
                <w:sz w:val="26"/>
                <w:szCs w:val="26"/>
                <w:lang w:val="en-US" w:bidi="th-TH"/>
              </w:rPr>
              <w:t>Others</w:t>
            </w:r>
          </w:p>
        </w:tc>
        <w:tc>
          <w:tcPr>
            <w:tcW w:w="1560" w:type="dxa"/>
            <w:tcBorders>
              <w:bottom w:val="single" w:sz="4" w:space="0" w:color="auto"/>
            </w:tcBorders>
            <w:shd w:val="clear" w:color="auto" w:fill="auto"/>
            <w:vAlign w:val="bottom"/>
          </w:tcPr>
          <w:p w14:paraId="0DC2A779" w14:textId="06D7E7B1"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151</w:t>
            </w:r>
          </w:p>
        </w:tc>
        <w:tc>
          <w:tcPr>
            <w:tcW w:w="283" w:type="dxa"/>
            <w:shd w:val="clear" w:color="auto" w:fill="auto"/>
            <w:vAlign w:val="bottom"/>
          </w:tcPr>
          <w:p w14:paraId="7F9F76D7" w14:textId="77777777"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p>
        </w:tc>
        <w:tc>
          <w:tcPr>
            <w:tcW w:w="1712" w:type="dxa"/>
            <w:tcBorders>
              <w:bottom w:val="single" w:sz="4" w:space="0" w:color="auto"/>
            </w:tcBorders>
            <w:shd w:val="clear" w:color="auto" w:fill="auto"/>
            <w:vAlign w:val="bottom"/>
          </w:tcPr>
          <w:p w14:paraId="239F048D" w14:textId="66661531" w:rsidR="00030E71" w:rsidRPr="000F2676" w:rsidRDefault="00030E71" w:rsidP="00030E71">
            <w:pPr>
              <w:tabs>
                <w:tab w:val="decimal" w:pos="1168"/>
              </w:tabs>
              <w:spacing w:line="240" w:lineRule="exact"/>
              <w:ind w:right="95"/>
              <w:rPr>
                <w:rFonts w:ascii="CordiaUPC" w:eastAsia="Times New Roman" w:hAnsi="CordiaUPC" w:cs="CordiaUPC"/>
                <w:sz w:val="26"/>
                <w:szCs w:val="26"/>
                <w:lang w:val="en-US" w:bidi="th-TH"/>
              </w:rPr>
            </w:pPr>
            <w:r>
              <w:rPr>
                <w:rFonts w:ascii="CordiaUPC" w:eastAsia="Times New Roman" w:hAnsi="CordiaUPC" w:cs="CordiaUPC"/>
                <w:sz w:val="26"/>
                <w:szCs w:val="26"/>
              </w:rPr>
              <w:t>147</w:t>
            </w:r>
          </w:p>
        </w:tc>
      </w:tr>
      <w:tr w:rsidR="00030E71" w:rsidRPr="000F2676" w14:paraId="121E073F" w14:textId="77777777" w:rsidTr="00BA7FB4">
        <w:trPr>
          <w:cantSplit/>
        </w:trPr>
        <w:tc>
          <w:tcPr>
            <w:tcW w:w="5787" w:type="dxa"/>
            <w:shd w:val="clear" w:color="auto" w:fill="auto"/>
            <w:vAlign w:val="bottom"/>
          </w:tcPr>
          <w:p w14:paraId="59FC1B8E" w14:textId="77777777" w:rsidR="00030E71" w:rsidRPr="000F2676" w:rsidRDefault="00030E71" w:rsidP="00030E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0F2676">
              <w:rPr>
                <w:rFonts w:ascii="CordiaUPC" w:eastAsia="Times New Roman" w:hAnsi="CordiaUPC" w:cs="CordiaUPC" w:hint="cs"/>
                <w:b/>
                <w:bCs/>
                <w:sz w:val="26"/>
                <w:szCs w:val="26"/>
                <w:lang w:val="en-US" w:bidi="th-TH"/>
              </w:rPr>
              <w:t xml:space="preserve">Total </w:t>
            </w:r>
          </w:p>
        </w:tc>
        <w:tc>
          <w:tcPr>
            <w:tcW w:w="1560" w:type="dxa"/>
            <w:tcBorders>
              <w:top w:val="single" w:sz="4" w:space="0" w:color="auto"/>
            </w:tcBorders>
            <w:shd w:val="clear" w:color="auto" w:fill="auto"/>
            <w:vAlign w:val="bottom"/>
          </w:tcPr>
          <w:p w14:paraId="37B9F6DF" w14:textId="60EF9DA9" w:rsidR="00030E71" w:rsidRPr="00C94A70" w:rsidRDefault="00030E71" w:rsidP="00030E71">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rPr>
              <w:t>6,305</w:t>
            </w:r>
          </w:p>
        </w:tc>
        <w:tc>
          <w:tcPr>
            <w:tcW w:w="283" w:type="dxa"/>
            <w:shd w:val="clear" w:color="auto" w:fill="auto"/>
          </w:tcPr>
          <w:p w14:paraId="74408C25" w14:textId="77777777" w:rsidR="00030E71" w:rsidRPr="00C94A70" w:rsidRDefault="00030E71" w:rsidP="00030E71">
            <w:pPr>
              <w:tabs>
                <w:tab w:val="decimal" w:pos="1168"/>
              </w:tabs>
              <w:spacing w:line="240" w:lineRule="exact"/>
              <w:ind w:right="95"/>
              <w:rPr>
                <w:rFonts w:ascii="CordiaUPC" w:eastAsia="Times New Roman" w:hAnsi="CordiaUPC" w:cs="CordiaUPC"/>
                <w:b/>
                <w:bCs/>
                <w:sz w:val="26"/>
                <w:szCs w:val="26"/>
                <w:lang w:val="en-US" w:bidi="th-TH"/>
              </w:rPr>
            </w:pPr>
          </w:p>
        </w:tc>
        <w:tc>
          <w:tcPr>
            <w:tcW w:w="1712" w:type="dxa"/>
            <w:tcBorders>
              <w:top w:val="single" w:sz="4" w:space="0" w:color="auto"/>
            </w:tcBorders>
            <w:shd w:val="clear" w:color="auto" w:fill="auto"/>
            <w:vAlign w:val="bottom"/>
          </w:tcPr>
          <w:p w14:paraId="6B4D5E0D" w14:textId="4AE0D41F" w:rsidR="00030E71" w:rsidRPr="00C94A70" w:rsidRDefault="00030E71" w:rsidP="00030E71">
            <w:pPr>
              <w:tabs>
                <w:tab w:val="decimal" w:pos="1168"/>
              </w:tabs>
              <w:spacing w:line="240" w:lineRule="exact"/>
              <w:ind w:right="95"/>
              <w:rPr>
                <w:rFonts w:ascii="CordiaUPC" w:eastAsia="Times New Roman" w:hAnsi="CordiaUPC" w:cs="CordiaUPC"/>
                <w:b/>
                <w:bCs/>
                <w:sz w:val="26"/>
                <w:szCs w:val="26"/>
                <w:lang w:val="en-US" w:bidi="th-TH"/>
              </w:rPr>
            </w:pPr>
            <w:r>
              <w:rPr>
                <w:rFonts w:ascii="CordiaUPC" w:eastAsia="Times New Roman" w:hAnsi="CordiaUPC" w:cs="CordiaUPC"/>
                <w:b/>
                <w:bCs/>
                <w:sz w:val="26"/>
                <w:szCs w:val="26"/>
              </w:rPr>
              <w:t>1,126</w:t>
            </w:r>
          </w:p>
        </w:tc>
      </w:tr>
      <w:tr w:rsidR="005E64CF" w:rsidRPr="000F2676" w14:paraId="23F83DDE" w14:textId="77777777" w:rsidTr="00030E71">
        <w:trPr>
          <w:cantSplit/>
        </w:trPr>
        <w:tc>
          <w:tcPr>
            <w:tcW w:w="5787" w:type="dxa"/>
            <w:shd w:val="clear" w:color="auto" w:fill="auto"/>
            <w:vAlign w:val="bottom"/>
          </w:tcPr>
          <w:p w14:paraId="2508AC5E" w14:textId="77777777" w:rsidR="005E64CF" w:rsidRPr="000F2676" w:rsidRDefault="005E64CF" w:rsidP="005E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560" w:type="dxa"/>
            <w:tcBorders>
              <w:top w:val="double" w:sz="4" w:space="0" w:color="auto"/>
            </w:tcBorders>
            <w:shd w:val="clear" w:color="auto" w:fill="auto"/>
          </w:tcPr>
          <w:p w14:paraId="58C959A1" w14:textId="77777777" w:rsidR="005E64CF" w:rsidRPr="000F2676" w:rsidRDefault="005E64CF" w:rsidP="005E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283" w:type="dxa"/>
            <w:shd w:val="clear" w:color="auto" w:fill="auto"/>
          </w:tcPr>
          <w:p w14:paraId="3F805A44" w14:textId="77777777" w:rsidR="005E64CF" w:rsidRPr="000F2676" w:rsidRDefault="005E64CF" w:rsidP="005E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712" w:type="dxa"/>
            <w:tcBorders>
              <w:top w:val="double" w:sz="4" w:space="0" w:color="auto"/>
            </w:tcBorders>
            <w:shd w:val="clear" w:color="auto" w:fill="auto"/>
          </w:tcPr>
          <w:p w14:paraId="3A13C84E" w14:textId="77777777" w:rsidR="005E64CF" w:rsidRPr="000F2676" w:rsidRDefault="005E64CF" w:rsidP="005E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bl>
    <w:p w14:paraId="58E514A1" w14:textId="5DB0A98E" w:rsidR="00562001" w:rsidRDefault="00562001">
      <w:pPr>
        <w:spacing w:line="240" w:lineRule="auto"/>
        <w:rPr>
          <w:rFonts w:cs="Times New Roman"/>
          <w:b/>
          <w:iCs/>
          <w:szCs w:val="22"/>
        </w:rPr>
      </w:pPr>
    </w:p>
    <w:p w14:paraId="5D6581C7" w14:textId="46C117BF" w:rsidR="005E64CF" w:rsidRDefault="005E64CF">
      <w:pPr>
        <w:spacing w:line="240" w:lineRule="auto"/>
        <w:rPr>
          <w:rFonts w:cs="Times New Roman"/>
          <w:b/>
          <w:iCs/>
          <w:szCs w:val="22"/>
        </w:rPr>
      </w:pPr>
    </w:p>
    <w:p w14:paraId="78B8E3F5" w14:textId="680E2B95" w:rsidR="005E64CF" w:rsidRDefault="005E64CF">
      <w:pPr>
        <w:spacing w:line="240" w:lineRule="auto"/>
        <w:rPr>
          <w:rFonts w:cs="Times New Roman"/>
          <w:b/>
          <w:iCs/>
          <w:szCs w:val="22"/>
        </w:rPr>
      </w:pPr>
    </w:p>
    <w:p w14:paraId="02AADD75" w14:textId="6FFE7B50" w:rsidR="005E64CF" w:rsidRDefault="005E64CF">
      <w:pPr>
        <w:spacing w:line="240" w:lineRule="auto"/>
        <w:rPr>
          <w:rFonts w:cs="Times New Roman"/>
          <w:b/>
          <w:iCs/>
          <w:szCs w:val="22"/>
        </w:rPr>
      </w:pPr>
    </w:p>
    <w:p w14:paraId="10CD938B" w14:textId="39A2000E" w:rsidR="005E64CF" w:rsidRDefault="005E64CF">
      <w:pPr>
        <w:spacing w:line="240" w:lineRule="auto"/>
        <w:rPr>
          <w:rFonts w:cs="Times New Roman"/>
          <w:b/>
          <w:iCs/>
          <w:szCs w:val="22"/>
        </w:rPr>
      </w:pPr>
    </w:p>
    <w:p w14:paraId="16E8FAA5" w14:textId="02E45274" w:rsidR="005E64CF" w:rsidRDefault="005E64CF">
      <w:pPr>
        <w:spacing w:line="240" w:lineRule="auto"/>
        <w:rPr>
          <w:rFonts w:cs="Times New Roman"/>
          <w:b/>
          <w:iCs/>
          <w:szCs w:val="22"/>
        </w:rPr>
      </w:pPr>
    </w:p>
    <w:p w14:paraId="0C3BDCB3" w14:textId="6F8E671D" w:rsidR="005E64CF" w:rsidRDefault="005E64CF">
      <w:pPr>
        <w:spacing w:line="240" w:lineRule="auto"/>
        <w:rPr>
          <w:rFonts w:cs="Times New Roman"/>
          <w:b/>
          <w:iCs/>
          <w:szCs w:val="22"/>
        </w:rPr>
      </w:pPr>
    </w:p>
    <w:p w14:paraId="4516BB30" w14:textId="1417EE24" w:rsidR="005E64CF" w:rsidRDefault="005E64CF">
      <w:pPr>
        <w:spacing w:line="240" w:lineRule="auto"/>
        <w:rPr>
          <w:rFonts w:cs="Times New Roman"/>
          <w:b/>
          <w:iCs/>
          <w:szCs w:val="22"/>
        </w:rPr>
      </w:pPr>
    </w:p>
    <w:p w14:paraId="75179C6A" w14:textId="78B7C0BC" w:rsidR="007729F5" w:rsidRDefault="007729F5">
      <w:pPr>
        <w:spacing w:line="240" w:lineRule="auto"/>
        <w:rPr>
          <w:rFonts w:cs="Times New Roman"/>
          <w:b/>
          <w:iCs/>
          <w:szCs w:val="22"/>
        </w:rPr>
      </w:pPr>
    </w:p>
    <w:p w14:paraId="3C69D486" w14:textId="77777777" w:rsidR="007729F5" w:rsidRDefault="007729F5">
      <w:pPr>
        <w:spacing w:line="240" w:lineRule="auto"/>
        <w:rPr>
          <w:rFonts w:cs="Times New Roman"/>
          <w:b/>
          <w:iCs/>
          <w:szCs w:val="22"/>
        </w:rPr>
      </w:pPr>
      <w:r>
        <w:rPr>
          <w:rFonts w:cs="Times New Roman"/>
          <w:b/>
          <w:iCs/>
          <w:szCs w:val="22"/>
        </w:rPr>
        <w:br w:type="page"/>
      </w:r>
    </w:p>
    <w:p w14:paraId="50AE41B5" w14:textId="1A9E9E5F" w:rsidR="004D0BD0" w:rsidRPr="00F1271B" w:rsidRDefault="00D7572B" w:rsidP="004919A9">
      <w:pPr>
        <w:pStyle w:val="Heading1"/>
        <w:numPr>
          <w:ilvl w:val="0"/>
          <w:numId w:val="0"/>
        </w:numPr>
        <w:spacing w:before="0" w:after="0" w:line="240" w:lineRule="atLeast"/>
        <w:ind w:left="540" w:hanging="540"/>
        <w:rPr>
          <w:rFonts w:ascii="CordiaUPC" w:hAnsi="CordiaUPC" w:cs="CordiaUPC"/>
          <w:i w:val="0"/>
          <w:iCs/>
          <w:sz w:val="28"/>
          <w:szCs w:val="28"/>
        </w:rPr>
      </w:pPr>
      <w:r w:rsidRPr="00F1271B">
        <w:rPr>
          <w:rFonts w:ascii="CordiaUPC" w:hAnsi="CordiaUPC" w:cs="CordiaUPC" w:hint="cs"/>
          <w:i w:val="0"/>
          <w:iCs/>
          <w:sz w:val="28"/>
          <w:szCs w:val="28"/>
        </w:rPr>
        <w:t>1</w:t>
      </w:r>
      <w:r w:rsidR="0056457D">
        <w:rPr>
          <w:rFonts w:ascii="CordiaUPC" w:hAnsi="CordiaUPC" w:cs="CordiaUPC"/>
          <w:i w:val="0"/>
          <w:iCs/>
          <w:sz w:val="28"/>
          <w:szCs w:val="28"/>
        </w:rPr>
        <w:t>0</w:t>
      </w:r>
      <w:r w:rsidR="005D027D" w:rsidRPr="00F1271B">
        <w:rPr>
          <w:rFonts w:ascii="CordiaUPC" w:hAnsi="CordiaUPC" w:cs="CordiaUPC" w:hint="cs"/>
          <w:i w:val="0"/>
          <w:iCs/>
          <w:sz w:val="28"/>
          <w:szCs w:val="28"/>
        </w:rPr>
        <w:tab/>
      </w:r>
      <w:r w:rsidR="0032297D" w:rsidRPr="00F1271B">
        <w:rPr>
          <w:rFonts w:ascii="CordiaUPC" w:hAnsi="CordiaUPC" w:cs="CordiaUPC" w:hint="cs"/>
          <w:i w:val="0"/>
          <w:iCs/>
          <w:sz w:val="28"/>
          <w:szCs w:val="28"/>
        </w:rPr>
        <w:t>Interbank and money market items, net (assets)</w:t>
      </w:r>
    </w:p>
    <w:p w14:paraId="2CB94A42" w14:textId="77777777" w:rsidR="000B7595" w:rsidRPr="00F1271B" w:rsidRDefault="000B7595" w:rsidP="000B7595">
      <w:pPr>
        <w:pStyle w:val="BodyText"/>
        <w:spacing w:after="0" w:line="240" w:lineRule="exact"/>
        <w:rPr>
          <w:rFonts w:ascii="CordiaUPC" w:hAnsi="CordiaUPC" w:cs="CordiaUPC"/>
          <w:sz w:val="26"/>
          <w:szCs w:val="26"/>
          <w:lang w:val="en-GB"/>
        </w:rPr>
      </w:pPr>
    </w:p>
    <w:p w14:paraId="6E6F6211" w14:textId="77777777" w:rsidR="000B7595" w:rsidRPr="00F1271B" w:rsidRDefault="000B7595" w:rsidP="000B7595">
      <w:pPr>
        <w:pStyle w:val="BodyText"/>
        <w:spacing w:after="0" w:line="240" w:lineRule="exact"/>
        <w:rPr>
          <w:rFonts w:ascii="CordiaUPC" w:hAnsi="CordiaUPC" w:cs="CordiaUPC"/>
          <w:i/>
          <w:iCs/>
          <w:sz w:val="26"/>
          <w:szCs w:val="26"/>
          <w:lang w:val="en-GB"/>
        </w:rPr>
      </w:pP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122"/>
        <w:gridCol w:w="1570"/>
      </w:tblGrid>
      <w:tr w:rsidR="007729F5" w:rsidRPr="00F1271B" w14:paraId="7E891400" w14:textId="77777777" w:rsidTr="006D7A0D">
        <w:trPr>
          <w:cantSplit/>
          <w:tblHeader/>
        </w:trPr>
        <w:tc>
          <w:tcPr>
            <w:tcW w:w="6210" w:type="dxa"/>
            <w:shd w:val="clear" w:color="auto" w:fill="auto"/>
            <w:vAlign w:val="bottom"/>
          </w:tcPr>
          <w:p w14:paraId="770A5108" w14:textId="77777777" w:rsidR="007729F5" w:rsidRPr="00F1271B" w:rsidRDefault="007729F5" w:rsidP="007729F5">
            <w:pPr>
              <w:pStyle w:val="NoSpacing"/>
              <w:spacing w:line="240" w:lineRule="exact"/>
              <w:rPr>
                <w:rFonts w:ascii="CordiaUPC" w:hAnsi="CordiaUPC" w:cs="CordiaUPC"/>
                <w:sz w:val="26"/>
                <w:szCs w:val="26"/>
              </w:rPr>
            </w:pPr>
          </w:p>
        </w:tc>
        <w:tc>
          <w:tcPr>
            <w:tcW w:w="3132" w:type="dxa"/>
            <w:gridSpan w:val="3"/>
            <w:shd w:val="clear" w:color="auto" w:fill="auto"/>
          </w:tcPr>
          <w:p w14:paraId="0856A1C7" w14:textId="2E3F5451" w:rsidR="007729F5" w:rsidRPr="00F1271B" w:rsidRDefault="007729F5" w:rsidP="007729F5">
            <w:pPr>
              <w:pStyle w:val="NoSpacing"/>
              <w:spacing w:line="240" w:lineRule="exact"/>
              <w:jc w:val="center"/>
              <w:rPr>
                <w:rFonts w:ascii="CordiaUPC" w:hAnsi="CordiaUPC" w:cs="CordiaUPC"/>
                <w:b/>
                <w:bCs/>
                <w:sz w:val="26"/>
                <w:szCs w:val="26"/>
              </w:rPr>
            </w:pPr>
            <w:r w:rsidRPr="000F2676">
              <w:rPr>
                <w:rFonts w:ascii="CordiaUPC" w:hAnsi="CordiaUPC" w:cs="CordiaUPC" w:hint="cs"/>
                <w:b/>
                <w:bCs/>
                <w:sz w:val="26"/>
                <w:szCs w:val="26"/>
              </w:rPr>
              <w:t xml:space="preserve">Consolidated </w:t>
            </w:r>
          </w:p>
        </w:tc>
      </w:tr>
      <w:tr w:rsidR="007729F5" w:rsidRPr="00F1271B" w14:paraId="1242A4C9" w14:textId="77777777" w:rsidTr="007729F5">
        <w:trPr>
          <w:cantSplit/>
          <w:tblHeader/>
        </w:trPr>
        <w:tc>
          <w:tcPr>
            <w:tcW w:w="6210" w:type="dxa"/>
            <w:shd w:val="clear" w:color="auto" w:fill="auto"/>
            <w:vAlign w:val="bottom"/>
          </w:tcPr>
          <w:p w14:paraId="4212281A" w14:textId="77777777" w:rsidR="007729F5" w:rsidRPr="00F1271B" w:rsidRDefault="007729F5" w:rsidP="007729F5">
            <w:pPr>
              <w:pStyle w:val="NoSpacing"/>
              <w:spacing w:line="240" w:lineRule="exact"/>
              <w:rPr>
                <w:rFonts w:ascii="CordiaUPC" w:hAnsi="CordiaUPC" w:cs="CordiaUPC"/>
                <w:sz w:val="26"/>
                <w:szCs w:val="26"/>
              </w:rPr>
            </w:pPr>
          </w:p>
        </w:tc>
        <w:tc>
          <w:tcPr>
            <w:tcW w:w="1440" w:type="dxa"/>
            <w:vAlign w:val="bottom"/>
          </w:tcPr>
          <w:p w14:paraId="4D994616" w14:textId="5D1BF78F" w:rsidR="007729F5" w:rsidRPr="00F1271B" w:rsidRDefault="007729F5" w:rsidP="007729F5">
            <w:pPr>
              <w:pStyle w:val="NoSpacing"/>
              <w:spacing w:line="240" w:lineRule="exact"/>
              <w:jc w:val="center"/>
              <w:rPr>
                <w:rFonts w:ascii="CordiaUPC" w:hAnsi="CordiaUPC" w:cs="CordiaUPC"/>
                <w:b/>
                <w:bCs/>
                <w:sz w:val="26"/>
                <w:szCs w:val="26"/>
              </w:rPr>
            </w:pPr>
            <w:r w:rsidRPr="00030E71">
              <w:rPr>
                <w:rFonts w:ascii="CordiaUPC" w:hAnsi="CordiaUPC" w:cs="CordiaUPC"/>
                <w:b/>
                <w:sz w:val="26"/>
                <w:szCs w:val="26"/>
              </w:rPr>
              <w:t>30 June 2021</w:t>
            </w:r>
          </w:p>
        </w:tc>
        <w:tc>
          <w:tcPr>
            <w:tcW w:w="122" w:type="dxa"/>
            <w:vAlign w:val="bottom"/>
          </w:tcPr>
          <w:p w14:paraId="0C228F44" w14:textId="77777777" w:rsidR="007729F5" w:rsidRPr="00F1271B" w:rsidRDefault="007729F5" w:rsidP="007729F5">
            <w:pPr>
              <w:pStyle w:val="NoSpacing"/>
              <w:spacing w:line="240" w:lineRule="exact"/>
              <w:jc w:val="center"/>
              <w:rPr>
                <w:rFonts w:ascii="CordiaUPC" w:hAnsi="CordiaUPC" w:cs="CordiaUPC"/>
                <w:b/>
                <w:bCs/>
                <w:sz w:val="26"/>
                <w:szCs w:val="26"/>
              </w:rPr>
            </w:pPr>
          </w:p>
        </w:tc>
        <w:tc>
          <w:tcPr>
            <w:tcW w:w="1570" w:type="dxa"/>
            <w:vAlign w:val="bottom"/>
          </w:tcPr>
          <w:p w14:paraId="24DECBF1" w14:textId="189538BE" w:rsidR="007729F5" w:rsidRPr="00F1271B" w:rsidRDefault="007729F5" w:rsidP="007729F5">
            <w:pPr>
              <w:pStyle w:val="NoSpacing"/>
              <w:spacing w:line="240" w:lineRule="exact"/>
              <w:jc w:val="center"/>
              <w:rPr>
                <w:rFonts w:ascii="CordiaUPC" w:hAnsi="CordiaUPC" w:cs="CordiaUPC"/>
                <w:b/>
                <w:bCs/>
                <w:sz w:val="26"/>
                <w:szCs w:val="26"/>
              </w:rPr>
            </w:pPr>
            <w:r w:rsidRPr="00030E71">
              <w:rPr>
                <w:rFonts w:ascii="CordiaUPC" w:hAnsi="CordiaUPC" w:cs="CordiaUPC"/>
                <w:b/>
                <w:sz w:val="26"/>
                <w:szCs w:val="26"/>
              </w:rPr>
              <w:t>31 December 2020</w:t>
            </w:r>
          </w:p>
        </w:tc>
      </w:tr>
      <w:tr w:rsidR="000B7595" w:rsidRPr="00F1271B" w14:paraId="4D574BE7" w14:textId="77777777" w:rsidTr="000B7595">
        <w:trPr>
          <w:cantSplit/>
          <w:tblHeader/>
        </w:trPr>
        <w:tc>
          <w:tcPr>
            <w:tcW w:w="6210" w:type="dxa"/>
            <w:shd w:val="clear" w:color="auto" w:fill="auto"/>
            <w:vAlign w:val="bottom"/>
          </w:tcPr>
          <w:p w14:paraId="21B86A65" w14:textId="77777777" w:rsidR="000B7595" w:rsidRPr="00F1271B" w:rsidRDefault="000B7595" w:rsidP="000B7595">
            <w:pPr>
              <w:pStyle w:val="NoSpacing"/>
              <w:spacing w:line="240" w:lineRule="exact"/>
              <w:rPr>
                <w:rFonts w:ascii="CordiaUPC" w:hAnsi="CordiaUPC" w:cs="CordiaUPC"/>
                <w:sz w:val="26"/>
                <w:szCs w:val="26"/>
              </w:rPr>
            </w:pPr>
          </w:p>
        </w:tc>
        <w:tc>
          <w:tcPr>
            <w:tcW w:w="3132" w:type="dxa"/>
            <w:gridSpan w:val="3"/>
            <w:shd w:val="clear" w:color="auto" w:fill="auto"/>
          </w:tcPr>
          <w:p w14:paraId="3AD66116" w14:textId="77777777" w:rsidR="000B7595" w:rsidRPr="00F1271B" w:rsidRDefault="000B7595" w:rsidP="000B7595">
            <w:pPr>
              <w:pStyle w:val="NoSpacing"/>
              <w:spacing w:line="240" w:lineRule="exact"/>
              <w:jc w:val="center"/>
              <w:rPr>
                <w:rFonts w:ascii="CordiaUPC" w:hAnsi="CordiaUPC" w:cs="CordiaUPC"/>
                <w:i/>
                <w:iCs/>
                <w:sz w:val="26"/>
                <w:szCs w:val="26"/>
              </w:rPr>
            </w:pPr>
            <w:r w:rsidRPr="00F1271B">
              <w:rPr>
                <w:rFonts w:ascii="CordiaUPC" w:hAnsi="CordiaUPC" w:cs="CordiaUPC" w:hint="cs"/>
                <w:i/>
                <w:iCs/>
                <w:sz w:val="26"/>
                <w:szCs w:val="26"/>
              </w:rPr>
              <w:t>(in million Baht)</w:t>
            </w:r>
          </w:p>
        </w:tc>
      </w:tr>
      <w:tr w:rsidR="000B7595" w:rsidRPr="00F1271B" w14:paraId="5B60E6D3" w14:textId="77777777" w:rsidTr="007729F5">
        <w:trPr>
          <w:cantSplit/>
        </w:trPr>
        <w:tc>
          <w:tcPr>
            <w:tcW w:w="6210" w:type="dxa"/>
            <w:shd w:val="clear" w:color="auto" w:fill="auto"/>
            <w:vAlign w:val="bottom"/>
          </w:tcPr>
          <w:p w14:paraId="2907BEA0" w14:textId="77777777" w:rsidR="000B7595" w:rsidRPr="00F1271B" w:rsidRDefault="000B7595" w:rsidP="000B7595">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0B7595" w:rsidRPr="00F1271B" w:rsidRDefault="000B7595" w:rsidP="000B7595">
            <w:pPr>
              <w:pStyle w:val="NoSpacing"/>
              <w:spacing w:line="240" w:lineRule="exact"/>
              <w:rPr>
                <w:rFonts w:ascii="CordiaUPC" w:hAnsi="CordiaUPC" w:cs="CordiaUPC"/>
                <w:sz w:val="26"/>
                <w:szCs w:val="26"/>
              </w:rPr>
            </w:pPr>
          </w:p>
        </w:tc>
        <w:tc>
          <w:tcPr>
            <w:tcW w:w="122" w:type="dxa"/>
            <w:shd w:val="clear" w:color="auto" w:fill="auto"/>
          </w:tcPr>
          <w:p w14:paraId="1E6FB3B7" w14:textId="77777777" w:rsidR="000B7595" w:rsidRPr="00F1271B" w:rsidRDefault="000B7595" w:rsidP="000B7595">
            <w:pPr>
              <w:pStyle w:val="NoSpacing"/>
              <w:spacing w:line="240" w:lineRule="exact"/>
              <w:rPr>
                <w:rFonts w:ascii="CordiaUPC" w:hAnsi="CordiaUPC" w:cs="CordiaUPC"/>
                <w:sz w:val="26"/>
                <w:szCs w:val="26"/>
              </w:rPr>
            </w:pPr>
          </w:p>
        </w:tc>
        <w:tc>
          <w:tcPr>
            <w:tcW w:w="1570" w:type="dxa"/>
            <w:shd w:val="clear" w:color="auto" w:fill="auto"/>
            <w:vAlign w:val="bottom"/>
          </w:tcPr>
          <w:p w14:paraId="3E4E42AE" w14:textId="77777777" w:rsidR="000B7595" w:rsidRPr="00F1271B" w:rsidRDefault="000B7595" w:rsidP="000B7595">
            <w:pPr>
              <w:pStyle w:val="NoSpacing"/>
              <w:spacing w:line="240" w:lineRule="exact"/>
              <w:rPr>
                <w:rFonts w:ascii="CordiaUPC" w:hAnsi="CordiaUPC" w:cs="CordiaUPC"/>
                <w:sz w:val="26"/>
                <w:szCs w:val="26"/>
              </w:rPr>
            </w:pPr>
          </w:p>
        </w:tc>
      </w:tr>
      <w:tr w:rsidR="007729F5" w:rsidRPr="00F1271B" w14:paraId="1E657F32" w14:textId="77777777" w:rsidTr="006D7A0D">
        <w:trPr>
          <w:cantSplit/>
        </w:trPr>
        <w:tc>
          <w:tcPr>
            <w:tcW w:w="6210" w:type="dxa"/>
            <w:shd w:val="clear" w:color="auto" w:fill="auto"/>
            <w:vAlign w:val="bottom"/>
          </w:tcPr>
          <w:p w14:paraId="2F840FC9"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7BB288D1"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hint="cs"/>
                <w:sz w:val="26"/>
                <w:szCs w:val="26"/>
                <w:cs/>
                <w:lang w:val="th-TH"/>
              </w:rPr>
              <w:t>135,851</w:t>
            </w:r>
          </w:p>
        </w:tc>
        <w:tc>
          <w:tcPr>
            <w:tcW w:w="122" w:type="dxa"/>
            <w:shd w:val="clear" w:color="auto" w:fill="auto"/>
          </w:tcPr>
          <w:p w14:paraId="5565F63F"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43A4A547" w14:textId="091C72EE"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147,651</w:t>
            </w:r>
          </w:p>
        </w:tc>
      </w:tr>
      <w:tr w:rsidR="007729F5" w:rsidRPr="00F1271B" w14:paraId="52E8FB2D" w14:textId="77777777" w:rsidTr="007729F5">
        <w:trPr>
          <w:cantSplit/>
        </w:trPr>
        <w:tc>
          <w:tcPr>
            <w:tcW w:w="6210" w:type="dxa"/>
            <w:shd w:val="clear" w:color="auto" w:fill="auto"/>
            <w:vAlign w:val="bottom"/>
          </w:tcPr>
          <w:p w14:paraId="36CD51F1" w14:textId="77777777" w:rsidR="007729F5" w:rsidRPr="00F1271B" w:rsidRDefault="007729F5" w:rsidP="007729F5">
            <w:pPr>
              <w:pStyle w:val="NoSpacing"/>
              <w:spacing w:line="240" w:lineRule="exact"/>
              <w:rPr>
                <w:rFonts w:ascii="CordiaUPC" w:hAnsi="CordiaUPC" w:cs="CordiaUPC"/>
                <w:sz w:val="26"/>
                <w:szCs w:val="26"/>
              </w:rPr>
            </w:pPr>
            <w:r w:rsidRPr="00F1271B">
              <w:rPr>
                <w:rFonts w:ascii="CordiaUPC" w:hAnsi="CordiaUPC" w:cs="CordiaUPC" w:hint="cs"/>
                <w:sz w:val="26"/>
                <w:szCs w:val="26"/>
              </w:rPr>
              <w:t xml:space="preserve">  Commercial banks</w:t>
            </w:r>
          </w:p>
        </w:tc>
        <w:tc>
          <w:tcPr>
            <w:tcW w:w="1440" w:type="dxa"/>
            <w:shd w:val="clear" w:color="auto" w:fill="auto"/>
            <w:vAlign w:val="bottom"/>
          </w:tcPr>
          <w:p w14:paraId="7DCD6DE7" w14:textId="0B37A228"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8,251</w:t>
            </w:r>
          </w:p>
        </w:tc>
        <w:tc>
          <w:tcPr>
            <w:tcW w:w="122" w:type="dxa"/>
            <w:shd w:val="clear" w:color="auto" w:fill="auto"/>
          </w:tcPr>
          <w:p w14:paraId="4CFE3193"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4EC0BB94" w14:textId="2371CDB5"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26,720</w:t>
            </w:r>
          </w:p>
        </w:tc>
      </w:tr>
      <w:tr w:rsidR="007729F5" w:rsidRPr="00F1271B" w14:paraId="6CDA07CB" w14:textId="77777777" w:rsidTr="007729F5">
        <w:trPr>
          <w:cantSplit/>
        </w:trPr>
        <w:tc>
          <w:tcPr>
            <w:tcW w:w="6210" w:type="dxa"/>
            <w:shd w:val="clear" w:color="auto" w:fill="auto"/>
            <w:vAlign w:val="bottom"/>
          </w:tcPr>
          <w:p w14:paraId="4EF8C217" w14:textId="77777777" w:rsidR="007729F5" w:rsidRPr="00F1271B" w:rsidRDefault="007729F5" w:rsidP="007729F5">
            <w:pPr>
              <w:pStyle w:val="NoSpacing"/>
              <w:spacing w:line="240" w:lineRule="exact"/>
              <w:ind w:left="91"/>
              <w:rPr>
                <w:rFonts w:ascii="CordiaUPC" w:hAnsi="CordiaUPC" w:cs="CordiaUPC"/>
                <w:sz w:val="26"/>
                <w:szCs w:val="26"/>
              </w:rPr>
            </w:pPr>
            <w:proofErr w:type="spellStart"/>
            <w:r w:rsidRPr="00F1271B">
              <w:rPr>
                <w:rFonts w:ascii="CordiaUPC" w:hAnsi="CordiaUPC" w:cs="CordiaUPC" w:hint="cs"/>
                <w:sz w:val="26"/>
                <w:szCs w:val="26"/>
              </w:rPr>
              <w:t>Specialised</w:t>
            </w:r>
            <w:proofErr w:type="spellEnd"/>
            <w:r w:rsidRPr="00F1271B">
              <w:rPr>
                <w:rFonts w:ascii="CordiaUPC" w:hAnsi="CordiaUPC" w:cs="CordiaUPC" w:hint="cs"/>
                <w:sz w:val="26"/>
                <w:szCs w:val="26"/>
              </w:rPr>
              <w:t xml:space="preserve"> financial institutions</w:t>
            </w:r>
            <w:r w:rsidRPr="00F1271B">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83AD6E8" w14:textId="70547F1E"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3,680</w:t>
            </w:r>
          </w:p>
        </w:tc>
        <w:tc>
          <w:tcPr>
            <w:tcW w:w="122" w:type="dxa"/>
            <w:shd w:val="clear" w:color="auto" w:fill="auto"/>
          </w:tcPr>
          <w:p w14:paraId="445340FF"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p>
        </w:tc>
        <w:tc>
          <w:tcPr>
            <w:tcW w:w="1570" w:type="dxa"/>
            <w:shd w:val="clear" w:color="auto" w:fill="auto"/>
            <w:vAlign w:val="bottom"/>
          </w:tcPr>
          <w:p w14:paraId="48F151C0" w14:textId="5FED69E6"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16,690</w:t>
            </w:r>
          </w:p>
        </w:tc>
      </w:tr>
      <w:tr w:rsidR="007729F5" w:rsidRPr="00F1271B" w14:paraId="17226745" w14:textId="77777777" w:rsidTr="007729F5">
        <w:trPr>
          <w:cantSplit/>
        </w:trPr>
        <w:tc>
          <w:tcPr>
            <w:tcW w:w="6210" w:type="dxa"/>
            <w:shd w:val="clear" w:color="auto" w:fill="auto"/>
          </w:tcPr>
          <w:p w14:paraId="0369D6CF"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financial institutions</w:t>
            </w:r>
            <w:r w:rsidRPr="00F1271B">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E627195" w14:textId="749D90A4"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14,484</w:t>
            </w:r>
          </w:p>
        </w:tc>
        <w:tc>
          <w:tcPr>
            <w:tcW w:w="122" w:type="dxa"/>
            <w:shd w:val="clear" w:color="auto" w:fill="auto"/>
          </w:tcPr>
          <w:p w14:paraId="71AC2550"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000000"/>
            </w:tcBorders>
            <w:shd w:val="clear" w:color="auto" w:fill="auto"/>
            <w:vAlign w:val="bottom"/>
          </w:tcPr>
          <w:p w14:paraId="74205323" w14:textId="320491E5"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10,987</w:t>
            </w:r>
          </w:p>
        </w:tc>
      </w:tr>
      <w:tr w:rsidR="007729F5" w:rsidRPr="00F1271B" w14:paraId="19986F40" w14:textId="77777777" w:rsidTr="007729F5">
        <w:trPr>
          <w:cantSplit/>
        </w:trPr>
        <w:tc>
          <w:tcPr>
            <w:tcW w:w="6210" w:type="dxa"/>
            <w:shd w:val="clear" w:color="auto" w:fill="auto"/>
            <w:vAlign w:val="bottom"/>
          </w:tcPr>
          <w:p w14:paraId="1DE077CB"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5BC2CF66"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162,266</w:t>
            </w:r>
          </w:p>
        </w:tc>
        <w:tc>
          <w:tcPr>
            <w:tcW w:w="122" w:type="dxa"/>
            <w:shd w:val="clear" w:color="auto" w:fill="auto"/>
          </w:tcPr>
          <w:p w14:paraId="57CDDEBB"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0FE68567" w14:textId="745DC2E6"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202,048</w:t>
            </w:r>
          </w:p>
        </w:tc>
      </w:tr>
      <w:tr w:rsidR="007729F5" w:rsidRPr="00F1271B" w14:paraId="667D37CF" w14:textId="77777777" w:rsidTr="007729F5">
        <w:trPr>
          <w:cantSplit/>
        </w:trPr>
        <w:tc>
          <w:tcPr>
            <w:tcW w:w="6210" w:type="dxa"/>
            <w:shd w:val="clear" w:color="auto" w:fill="auto"/>
            <w:vAlign w:val="bottom"/>
          </w:tcPr>
          <w:p w14:paraId="07F0B1E3"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5B9B6494"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w:t>
            </w:r>
          </w:p>
        </w:tc>
        <w:tc>
          <w:tcPr>
            <w:tcW w:w="122" w:type="dxa"/>
            <w:shd w:val="clear" w:color="auto" w:fill="auto"/>
          </w:tcPr>
          <w:p w14:paraId="65F5FA80"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897E6C7" w14:textId="4C0AE10C"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16</w:t>
            </w:r>
          </w:p>
        </w:tc>
      </w:tr>
      <w:tr w:rsidR="007729F5" w:rsidRPr="00F1271B" w14:paraId="73455808" w14:textId="77777777" w:rsidTr="007729F5">
        <w:trPr>
          <w:cantSplit/>
        </w:trPr>
        <w:tc>
          <w:tcPr>
            <w:tcW w:w="6210" w:type="dxa"/>
            <w:shd w:val="clear" w:color="auto" w:fill="auto"/>
            <w:vAlign w:val="bottom"/>
          </w:tcPr>
          <w:p w14:paraId="6CD2E008" w14:textId="77777777" w:rsidR="007729F5" w:rsidRPr="00F1271B" w:rsidRDefault="007729F5" w:rsidP="007729F5">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70E978F5" w14:textId="736E6A83"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(43)</w:t>
            </w:r>
          </w:p>
        </w:tc>
        <w:tc>
          <w:tcPr>
            <w:tcW w:w="122" w:type="dxa"/>
            <w:shd w:val="clear" w:color="auto" w:fill="auto"/>
          </w:tcPr>
          <w:p w14:paraId="47D23821"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66C01DD5" w14:textId="58686DF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(72)</w:t>
            </w:r>
          </w:p>
        </w:tc>
      </w:tr>
      <w:tr w:rsidR="007729F5" w:rsidRPr="00F1271B" w14:paraId="6BA70BCB" w14:textId="77777777" w:rsidTr="007729F5">
        <w:trPr>
          <w:cantSplit/>
        </w:trPr>
        <w:tc>
          <w:tcPr>
            <w:tcW w:w="6210" w:type="dxa"/>
            <w:shd w:val="clear" w:color="auto" w:fill="auto"/>
            <w:vAlign w:val="bottom"/>
          </w:tcPr>
          <w:p w14:paraId="464F1B13"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6DF9213E"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162,237</w:t>
            </w:r>
          </w:p>
        </w:tc>
        <w:tc>
          <w:tcPr>
            <w:tcW w:w="122" w:type="dxa"/>
            <w:shd w:val="clear" w:color="auto" w:fill="auto"/>
          </w:tcPr>
          <w:p w14:paraId="03DB6D22"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13F651A6" w14:textId="39505A94"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201,992</w:t>
            </w:r>
          </w:p>
        </w:tc>
      </w:tr>
      <w:tr w:rsidR="007729F5" w:rsidRPr="00F1271B" w14:paraId="14F4A1C8" w14:textId="77777777" w:rsidTr="007729F5">
        <w:trPr>
          <w:cantSplit/>
        </w:trPr>
        <w:tc>
          <w:tcPr>
            <w:tcW w:w="6210" w:type="dxa"/>
            <w:shd w:val="clear" w:color="auto" w:fill="auto"/>
            <w:vAlign w:val="bottom"/>
          </w:tcPr>
          <w:p w14:paraId="027C5752" w14:textId="77777777" w:rsidR="007729F5" w:rsidRPr="00F1271B" w:rsidRDefault="007729F5" w:rsidP="007729F5">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52B96D2F"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2E9E9631"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7729F5" w:rsidRPr="00F1271B" w14:paraId="28738617" w14:textId="77777777" w:rsidTr="007729F5">
        <w:trPr>
          <w:cantSplit/>
        </w:trPr>
        <w:tc>
          <w:tcPr>
            <w:tcW w:w="6210" w:type="dxa"/>
            <w:shd w:val="clear" w:color="auto" w:fill="auto"/>
            <w:vAlign w:val="bottom"/>
          </w:tcPr>
          <w:p w14:paraId="07EF302E" w14:textId="77777777" w:rsidR="007729F5" w:rsidRPr="00F1271B" w:rsidRDefault="007729F5" w:rsidP="007729F5">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Foreign items</w:t>
            </w:r>
          </w:p>
        </w:tc>
        <w:tc>
          <w:tcPr>
            <w:tcW w:w="1440" w:type="dxa"/>
            <w:shd w:val="clear" w:color="auto" w:fill="auto"/>
          </w:tcPr>
          <w:p w14:paraId="7E1802DD"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7A32D44A"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0B070C67"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7729F5" w:rsidRPr="00F1271B" w14:paraId="1ABE1BEC" w14:textId="77777777" w:rsidTr="007729F5">
        <w:trPr>
          <w:cantSplit/>
        </w:trPr>
        <w:tc>
          <w:tcPr>
            <w:tcW w:w="6210" w:type="dxa"/>
            <w:shd w:val="clear" w:color="auto" w:fill="auto"/>
            <w:vAlign w:val="bottom"/>
          </w:tcPr>
          <w:p w14:paraId="72EBDC72"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US Dollar</w:t>
            </w:r>
          </w:p>
        </w:tc>
        <w:tc>
          <w:tcPr>
            <w:tcW w:w="1440" w:type="dxa"/>
            <w:shd w:val="clear" w:color="auto" w:fill="auto"/>
            <w:vAlign w:val="bottom"/>
          </w:tcPr>
          <w:p w14:paraId="5D74F52D" w14:textId="2CF523A3"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6,088</w:t>
            </w:r>
          </w:p>
        </w:tc>
        <w:tc>
          <w:tcPr>
            <w:tcW w:w="122" w:type="dxa"/>
            <w:shd w:val="clear" w:color="auto" w:fill="auto"/>
          </w:tcPr>
          <w:p w14:paraId="6AEEB19C"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6220ADF3" w14:textId="5AAFA72C"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7,957</w:t>
            </w:r>
          </w:p>
        </w:tc>
      </w:tr>
      <w:tr w:rsidR="007729F5" w:rsidRPr="00F1271B" w14:paraId="1EBEC347" w14:textId="77777777" w:rsidTr="007729F5">
        <w:trPr>
          <w:cantSplit/>
        </w:trPr>
        <w:tc>
          <w:tcPr>
            <w:tcW w:w="6210" w:type="dxa"/>
            <w:shd w:val="clear" w:color="auto" w:fill="auto"/>
            <w:vAlign w:val="bottom"/>
          </w:tcPr>
          <w:p w14:paraId="0A41DBA5"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Japanese Yen</w:t>
            </w:r>
          </w:p>
        </w:tc>
        <w:tc>
          <w:tcPr>
            <w:tcW w:w="1440" w:type="dxa"/>
            <w:shd w:val="clear" w:color="auto" w:fill="auto"/>
            <w:vAlign w:val="bottom"/>
          </w:tcPr>
          <w:p w14:paraId="1B93F12E" w14:textId="5364FA02"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264</w:t>
            </w:r>
          </w:p>
        </w:tc>
        <w:tc>
          <w:tcPr>
            <w:tcW w:w="122" w:type="dxa"/>
            <w:shd w:val="clear" w:color="auto" w:fill="auto"/>
          </w:tcPr>
          <w:p w14:paraId="159839F2"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BF3B04A" w14:textId="1FAD20CC"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297</w:t>
            </w:r>
          </w:p>
        </w:tc>
      </w:tr>
      <w:tr w:rsidR="007729F5" w:rsidRPr="00F1271B" w14:paraId="12DB260C" w14:textId="77777777" w:rsidTr="007729F5">
        <w:trPr>
          <w:cantSplit/>
        </w:trPr>
        <w:tc>
          <w:tcPr>
            <w:tcW w:w="6210" w:type="dxa"/>
            <w:shd w:val="clear" w:color="auto" w:fill="auto"/>
            <w:vAlign w:val="bottom"/>
          </w:tcPr>
          <w:p w14:paraId="17563DB5"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Euro</w:t>
            </w:r>
          </w:p>
        </w:tc>
        <w:tc>
          <w:tcPr>
            <w:tcW w:w="1440" w:type="dxa"/>
            <w:shd w:val="clear" w:color="auto" w:fill="auto"/>
            <w:vAlign w:val="bottom"/>
          </w:tcPr>
          <w:p w14:paraId="628A0418" w14:textId="63D7F7B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195</w:t>
            </w:r>
          </w:p>
        </w:tc>
        <w:tc>
          <w:tcPr>
            <w:tcW w:w="122" w:type="dxa"/>
            <w:shd w:val="clear" w:color="auto" w:fill="auto"/>
          </w:tcPr>
          <w:p w14:paraId="63CC0786"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54994B8" w14:textId="4FCFF578"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177</w:t>
            </w:r>
          </w:p>
        </w:tc>
      </w:tr>
      <w:tr w:rsidR="007729F5" w:rsidRPr="00F1271B" w14:paraId="1587D858" w14:textId="77777777" w:rsidTr="007729F5">
        <w:trPr>
          <w:cantSplit/>
        </w:trPr>
        <w:tc>
          <w:tcPr>
            <w:tcW w:w="6210" w:type="dxa"/>
            <w:shd w:val="clear" w:color="auto" w:fill="auto"/>
            <w:vAlign w:val="bottom"/>
          </w:tcPr>
          <w:p w14:paraId="7C4F4D9B"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6F4805C5"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861</w:t>
            </w:r>
          </w:p>
        </w:tc>
        <w:tc>
          <w:tcPr>
            <w:tcW w:w="122" w:type="dxa"/>
            <w:shd w:val="clear" w:color="auto" w:fill="auto"/>
          </w:tcPr>
          <w:p w14:paraId="72666A4C"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auto"/>
            </w:tcBorders>
            <w:shd w:val="clear" w:color="auto" w:fill="auto"/>
            <w:vAlign w:val="bottom"/>
          </w:tcPr>
          <w:p w14:paraId="5E08E00A" w14:textId="7808E1BE"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760</w:t>
            </w:r>
          </w:p>
        </w:tc>
      </w:tr>
      <w:tr w:rsidR="007729F5" w:rsidRPr="00F1271B" w14:paraId="4609337A" w14:textId="77777777" w:rsidTr="007729F5">
        <w:trPr>
          <w:cantSplit/>
        </w:trPr>
        <w:tc>
          <w:tcPr>
            <w:tcW w:w="6210" w:type="dxa"/>
            <w:shd w:val="clear" w:color="auto" w:fill="auto"/>
            <w:vAlign w:val="bottom"/>
          </w:tcPr>
          <w:p w14:paraId="17837359"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391236E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7,408</w:t>
            </w:r>
          </w:p>
        </w:tc>
        <w:tc>
          <w:tcPr>
            <w:tcW w:w="122" w:type="dxa"/>
            <w:shd w:val="clear" w:color="auto" w:fill="auto"/>
          </w:tcPr>
          <w:p w14:paraId="24467681"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auto"/>
            </w:tcBorders>
            <w:shd w:val="clear" w:color="auto" w:fill="auto"/>
            <w:vAlign w:val="bottom"/>
          </w:tcPr>
          <w:p w14:paraId="3E3D0582" w14:textId="07C93E79"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9,191</w:t>
            </w:r>
          </w:p>
        </w:tc>
      </w:tr>
      <w:tr w:rsidR="007729F5" w:rsidRPr="00F1271B" w14:paraId="3BDA56DE" w14:textId="77777777" w:rsidTr="007729F5">
        <w:trPr>
          <w:cantSplit/>
        </w:trPr>
        <w:tc>
          <w:tcPr>
            <w:tcW w:w="6210" w:type="dxa"/>
            <w:shd w:val="clear" w:color="auto" w:fill="auto"/>
            <w:vAlign w:val="bottom"/>
          </w:tcPr>
          <w:p w14:paraId="6A08B4B2"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0AD1EC5B"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w:t>
            </w:r>
          </w:p>
        </w:tc>
        <w:tc>
          <w:tcPr>
            <w:tcW w:w="122" w:type="dxa"/>
            <w:shd w:val="clear" w:color="auto" w:fill="auto"/>
          </w:tcPr>
          <w:p w14:paraId="5477563A"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133D0B5" w14:textId="4E6E529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w:t>
            </w:r>
          </w:p>
        </w:tc>
      </w:tr>
      <w:tr w:rsidR="007729F5" w:rsidRPr="00F1271B" w14:paraId="6335F616" w14:textId="77777777" w:rsidTr="007729F5">
        <w:trPr>
          <w:cantSplit/>
        </w:trPr>
        <w:tc>
          <w:tcPr>
            <w:tcW w:w="6210" w:type="dxa"/>
            <w:shd w:val="clear" w:color="auto" w:fill="auto"/>
            <w:vAlign w:val="bottom"/>
          </w:tcPr>
          <w:p w14:paraId="42435572" w14:textId="77777777" w:rsidR="007729F5" w:rsidRPr="00F1271B" w:rsidRDefault="007729F5" w:rsidP="007729F5">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2C31D0B4" w14:textId="326512C3"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(9)</w:t>
            </w:r>
          </w:p>
        </w:tc>
        <w:tc>
          <w:tcPr>
            <w:tcW w:w="122" w:type="dxa"/>
            <w:shd w:val="clear" w:color="auto" w:fill="auto"/>
          </w:tcPr>
          <w:p w14:paraId="0E205E83"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0AD68842" w14:textId="79635241"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w:t>
            </w:r>
          </w:p>
        </w:tc>
      </w:tr>
      <w:tr w:rsidR="007729F5" w:rsidRPr="00F1271B" w14:paraId="18DBF818" w14:textId="77777777" w:rsidTr="007729F5">
        <w:trPr>
          <w:cantSplit/>
        </w:trPr>
        <w:tc>
          <w:tcPr>
            <w:tcW w:w="6210" w:type="dxa"/>
            <w:shd w:val="clear" w:color="auto" w:fill="auto"/>
            <w:vAlign w:val="bottom"/>
          </w:tcPr>
          <w:p w14:paraId="282E86FB"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6A8D830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7,411</w:t>
            </w:r>
          </w:p>
        </w:tc>
        <w:tc>
          <w:tcPr>
            <w:tcW w:w="122" w:type="dxa"/>
            <w:shd w:val="clear" w:color="auto" w:fill="auto"/>
          </w:tcPr>
          <w:p w14:paraId="5626AF85"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25285F47" w14:textId="72577AE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9,193</w:t>
            </w:r>
          </w:p>
        </w:tc>
      </w:tr>
      <w:tr w:rsidR="007729F5" w:rsidRPr="00F1271B" w14:paraId="4411B7A6" w14:textId="77777777" w:rsidTr="007729F5">
        <w:trPr>
          <w:cantSplit/>
        </w:trPr>
        <w:tc>
          <w:tcPr>
            <w:tcW w:w="6210" w:type="dxa"/>
            <w:shd w:val="clear" w:color="auto" w:fill="auto"/>
            <w:vAlign w:val="bottom"/>
          </w:tcPr>
          <w:p w14:paraId="49C96744" w14:textId="77777777" w:rsidR="007729F5" w:rsidRPr="00F1271B" w:rsidRDefault="007729F5" w:rsidP="007729F5">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22" w:type="dxa"/>
            <w:shd w:val="clear" w:color="auto" w:fill="auto"/>
          </w:tcPr>
          <w:p w14:paraId="588217A6"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11D218E5"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r>
      <w:tr w:rsidR="007729F5" w:rsidRPr="00F1271B" w14:paraId="7958845C" w14:textId="77777777" w:rsidTr="006D7A0D">
        <w:trPr>
          <w:cantSplit/>
        </w:trPr>
        <w:tc>
          <w:tcPr>
            <w:tcW w:w="6210" w:type="dxa"/>
            <w:shd w:val="clear" w:color="auto" w:fill="auto"/>
            <w:vAlign w:val="bottom"/>
          </w:tcPr>
          <w:p w14:paraId="76BF2674"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51E97D1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169,648</w:t>
            </w:r>
          </w:p>
        </w:tc>
        <w:tc>
          <w:tcPr>
            <w:tcW w:w="122" w:type="dxa"/>
            <w:shd w:val="clear" w:color="auto" w:fill="auto"/>
          </w:tcPr>
          <w:p w14:paraId="2DE38582"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bottom w:val="double" w:sz="4" w:space="0" w:color="auto"/>
            </w:tcBorders>
            <w:shd w:val="clear" w:color="auto" w:fill="auto"/>
            <w:vAlign w:val="bottom"/>
          </w:tcPr>
          <w:p w14:paraId="0C858553" w14:textId="2113C4EB"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sidRPr="00C94A70">
              <w:rPr>
                <w:rFonts w:ascii="CordiaUPC" w:hAnsi="CordiaUPC" w:cs="CordiaUPC"/>
                <w:b/>
                <w:bCs/>
                <w:sz w:val="26"/>
                <w:szCs w:val="26"/>
              </w:rPr>
              <w:t>211,185</w:t>
            </w:r>
          </w:p>
        </w:tc>
      </w:tr>
    </w:tbl>
    <w:p w14:paraId="53DABB00" w14:textId="77777777" w:rsidR="000B7595" w:rsidRPr="00F1271B" w:rsidRDefault="000B7595" w:rsidP="000B7595">
      <w:pPr>
        <w:pStyle w:val="BodyText"/>
        <w:spacing w:after="0" w:line="240" w:lineRule="exact"/>
        <w:ind w:left="540" w:hanging="540"/>
        <w:rPr>
          <w:rFonts w:ascii="CordiaUPC" w:hAnsi="CordiaUPC" w:cs="CordiaUPC"/>
          <w:sz w:val="26"/>
          <w:szCs w:val="26"/>
          <w:lang w:val="en-GB"/>
        </w:rPr>
      </w:pPr>
      <w:r w:rsidRPr="00F1271B">
        <w:rPr>
          <w:rFonts w:ascii="CordiaUPC" w:hAnsi="CordiaUPC" w:cs="CordiaUPC" w:hint="cs"/>
          <w:sz w:val="26"/>
          <w:szCs w:val="26"/>
          <w:lang w:val="en-GB"/>
        </w:rPr>
        <w:tab/>
      </w:r>
    </w:p>
    <w:p w14:paraId="481B96BE" w14:textId="6900CAAF" w:rsidR="004919A9" w:rsidRPr="00F1271B" w:rsidRDefault="00203DD3" w:rsidP="007729F5">
      <w:pPr>
        <w:pStyle w:val="BodyText"/>
        <w:spacing w:after="0" w:line="240" w:lineRule="exact"/>
        <w:ind w:left="540" w:hanging="540"/>
        <w:rPr>
          <w:rFonts w:ascii="CordiaUPC" w:hAnsi="CordiaUPC" w:cs="CordiaUPC"/>
          <w:i/>
          <w:iCs/>
          <w:sz w:val="26"/>
          <w:szCs w:val="26"/>
          <w:lang w:val="en-GB"/>
        </w:rPr>
      </w:pPr>
      <w:r w:rsidRPr="00F1271B">
        <w:rPr>
          <w:rFonts w:ascii="CordiaUPC" w:hAnsi="CordiaUPC" w:cs="CordiaUPC" w:hint="cs"/>
          <w:sz w:val="26"/>
          <w:szCs w:val="26"/>
          <w:lang w:val="en-GB"/>
        </w:rPr>
        <w:tab/>
      </w:r>
    </w:p>
    <w:tbl>
      <w:tblPr>
        <w:tblW w:w="9342" w:type="dxa"/>
        <w:tblInd w:w="450" w:type="dxa"/>
        <w:tblLayout w:type="fixed"/>
        <w:tblCellMar>
          <w:left w:w="0" w:type="dxa"/>
          <w:right w:w="0" w:type="dxa"/>
        </w:tblCellMar>
        <w:tblLook w:val="0000" w:firstRow="0" w:lastRow="0" w:firstColumn="0" w:lastColumn="0" w:noHBand="0" w:noVBand="0"/>
      </w:tblPr>
      <w:tblGrid>
        <w:gridCol w:w="6210"/>
        <w:gridCol w:w="1440"/>
        <w:gridCol w:w="122"/>
        <w:gridCol w:w="1570"/>
      </w:tblGrid>
      <w:tr w:rsidR="007729F5" w:rsidRPr="00F1271B" w14:paraId="32F4C66B" w14:textId="77777777" w:rsidTr="006D7A0D">
        <w:trPr>
          <w:cantSplit/>
          <w:tblHeader/>
        </w:trPr>
        <w:tc>
          <w:tcPr>
            <w:tcW w:w="6210" w:type="dxa"/>
            <w:shd w:val="clear" w:color="auto" w:fill="auto"/>
            <w:vAlign w:val="bottom"/>
          </w:tcPr>
          <w:p w14:paraId="140E6BC6" w14:textId="77777777" w:rsidR="007729F5" w:rsidRPr="00F1271B" w:rsidRDefault="007729F5" w:rsidP="007729F5">
            <w:pPr>
              <w:pStyle w:val="NoSpacing"/>
              <w:spacing w:line="240" w:lineRule="exact"/>
              <w:rPr>
                <w:rFonts w:ascii="CordiaUPC" w:hAnsi="CordiaUPC" w:cs="CordiaUPC"/>
                <w:sz w:val="26"/>
                <w:szCs w:val="26"/>
              </w:rPr>
            </w:pPr>
          </w:p>
        </w:tc>
        <w:tc>
          <w:tcPr>
            <w:tcW w:w="3132" w:type="dxa"/>
            <w:gridSpan w:val="3"/>
            <w:shd w:val="clear" w:color="auto" w:fill="auto"/>
          </w:tcPr>
          <w:p w14:paraId="1B94B51C" w14:textId="64544F15" w:rsidR="007729F5" w:rsidRPr="00F1271B" w:rsidRDefault="007729F5" w:rsidP="007729F5">
            <w:pPr>
              <w:pStyle w:val="NoSpacing"/>
              <w:spacing w:line="240" w:lineRule="exact"/>
              <w:jc w:val="center"/>
              <w:rPr>
                <w:rFonts w:ascii="CordiaUPC" w:hAnsi="CordiaUPC" w:cs="CordiaUPC"/>
                <w:b/>
                <w:bCs/>
                <w:sz w:val="26"/>
                <w:szCs w:val="26"/>
              </w:rPr>
            </w:pPr>
            <w:r w:rsidRPr="00F1271B">
              <w:rPr>
                <w:rFonts w:ascii="CordiaUPC" w:hAnsi="CordiaUPC" w:cs="CordiaUPC" w:hint="cs"/>
                <w:b/>
                <w:bCs/>
                <w:sz w:val="26"/>
                <w:szCs w:val="26"/>
              </w:rPr>
              <w:t>Bank only</w:t>
            </w:r>
          </w:p>
        </w:tc>
      </w:tr>
      <w:tr w:rsidR="007729F5" w:rsidRPr="00F1271B" w14:paraId="0184508F" w14:textId="77777777" w:rsidTr="007729F5">
        <w:trPr>
          <w:cantSplit/>
          <w:tblHeader/>
        </w:trPr>
        <w:tc>
          <w:tcPr>
            <w:tcW w:w="6210" w:type="dxa"/>
            <w:shd w:val="clear" w:color="auto" w:fill="auto"/>
            <w:vAlign w:val="bottom"/>
          </w:tcPr>
          <w:p w14:paraId="4F6901EE" w14:textId="77777777" w:rsidR="007729F5" w:rsidRPr="00F1271B" w:rsidRDefault="007729F5" w:rsidP="007729F5">
            <w:pPr>
              <w:pStyle w:val="NoSpacing"/>
              <w:spacing w:line="240" w:lineRule="exact"/>
              <w:rPr>
                <w:rFonts w:ascii="CordiaUPC" w:hAnsi="CordiaUPC" w:cs="CordiaUPC"/>
                <w:sz w:val="26"/>
                <w:szCs w:val="26"/>
              </w:rPr>
            </w:pPr>
          </w:p>
        </w:tc>
        <w:tc>
          <w:tcPr>
            <w:tcW w:w="1440" w:type="dxa"/>
            <w:vAlign w:val="bottom"/>
          </w:tcPr>
          <w:p w14:paraId="0A7BD7DD" w14:textId="18115A2E" w:rsidR="007729F5" w:rsidRPr="00F1271B" w:rsidRDefault="007729F5" w:rsidP="007729F5">
            <w:pPr>
              <w:pStyle w:val="NoSpacing"/>
              <w:spacing w:line="240" w:lineRule="exact"/>
              <w:jc w:val="center"/>
              <w:rPr>
                <w:rFonts w:ascii="CordiaUPC" w:hAnsi="CordiaUPC" w:cs="CordiaUPC"/>
                <w:b/>
                <w:bCs/>
                <w:sz w:val="26"/>
                <w:szCs w:val="26"/>
              </w:rPr>
            </w:pPr>
            <w:r w:rsidRPr="00030E71">
              <w:rPr>
                <w:rFonts w:ascii="CordiaUPC" w:hAnsi="CordiaUPC" w:cs="CordiaUPC"/>
                <w:b/>
                <w:sz w:val="26"/>
                <w:szCs w:val="26"/>
              </w:rPr>
              <w:t>30 June 2021</w:t>
            </w:r>
          </w:p>
        </w:tc>
        <w:tc>
          <w:tcPr>
            <w:tcW w:w="122" w:type="dxa"/>
            <w:vAlign w:val="bottom"/>
          </w:tcPr>
          <w:p w14:paraId="4C14E8F0" w14:textId="77777777" w:rsidR="007729F5" w:rsidRPr="00F1271B" w:rsidRDefault="007729F5" w:rsidP="007729F5">
            <w:pPr>
              <w:pStyle w:val="NoSpacing"/>
              <w:spacing w:line="240" w:lineRule="exact"/>
              <w:jc w:val="center"/>
              <w:rPr>
                <w:rFonts w:ascii="CordiaUPC" w:hAnsi="CordiaUPC" w:cs="CordiaUPC"/>
                <w:b/>
                <w:bCs/>
                <w:sz w:val="26"/>
                <w:szCs w:val="26"/>
              </w:rPr>
            </w:pPr>
          </w:p>
        </w:tc>
        <w:tc>
          <w:tcPr>
            <w:tcW w:w="1570" w:type="dxa"/>
            <w:vAlign w:val="bottom"/>
          </w:tcPr>
          <w:p w14:paraId="59392D1B" w14:textId="38409DAA" w:rsidR="007729F5" w:rsidRPr="00F1271B" w:rsidRDefault="007729F5" w:rsidP="007729F5">
            <w:pPr>
              <w:pStyle w:val="NoSpacing"/>
              <w:spacing w:line="240" w:lineRule="exact"/>
              <w:jc w:val="center"/>
              <w:rPr>
                <w:rFonts w:ascii="CordiaUPC" w:hAnsi="CordiaUPC" w:cs="CordiaUPC"/>
                <w:b/>
                <w:bCs/>
                <w:sz w:val="26"/>
                <w:szCs w:val="26"/>
              </w:rPr>
            </w:pPr>
            <w:r w:rsidRPr="00030E71">
              <w:rPr>
                <w:rFonts w:ascii="CordiaUPC" w:hAnsi="CordiaUPC" w:cs="CordiaUPC"/>
                <w:b/>
                <w:sz w:val="26"/>
                <w:szCs w:val="26"/>
              </w:rPr>
              <w:t>31 December 2020</w:t>
            </w:r>
          </w:p>
        </w:tc>
      </w:tr>
      <w:tr w:rsidR="007729F5" w:rsidRPr="00F1271B" w14:paraId="081BE8C0" w14:textId="77777777" w:rsidTr="00B60383">
        <w:trPr>
          <w:cantSplit/>
          <w:tblHeader/>
        </w:trPr>
        <w:tc>
          <w:tcPr>
            <w:tcW w:w="6210" w:type="dxa"/>
            <w:shd w:val="clear" w:color="auto" w:fill="auto"/>
            <w:vAlign w:val="bottom"/>
          </w:tcPr>
          <w:p w14:paraId="4D92D12B" w14:textId="77777777" w:rsidR="007729F5" w:rsidRPr="00F1271B" w:rsidRDefault="007729F5" w:rsidP="007729F5">
            <w:pPr>
              <w:pStyle w:val="NoSpacing"/>
              <w:spacing w:line="240" w:lineRule="exact"/>
              <w:rPr>
                <w:rFonts w:ascii="CordiaUPC" w:hAnsi="CordiaUPC" w:cs="CordiaUPC"/>
                <w:sz w:val="26"/>
                <w:szCs w:val="26"/>
              </w:rPr>
            </w:pPr>
          </w:p>
        </w:tc>
        <w:tc>
          <w:tcPr>
            <w:tcW w:w="3132" w:type="dxa"/>
            <w:gridSpan w:val="3"/>
            <w:shd w:val="clear" w:color="auto" w:fill="auto"/>
          </w:tcPr>
          <w:p w14:paraId="161D2DE4" w14:textId="2E328CA6" w:rsidR="007729F5" w:rsidRPr="00F1271B" w:rsidRDefault="007729F5" w:rsidP="007729F5">
            <w:pPr>
              <w:pStyle w:val="NoSpacing"/>
              <w:spacing w:line="240" w:lineRule="exact"/>
              <w:jc w:val="center"/>
              <w:rPr>
                <w:rFonts w:ascii="CordiaUPC" w:hAnsi="CordiaUPC" w:cs="CordiaUPC"/>
                <w:i/>
                <w:iCs/>
                <w:sz w:val="26"/>
                <w:szCs w:val="26"/>
              </w:rPr>
            </w:pPr>
            <w:r w:rsidRPr="00F1271B">
              <w:rPr>
                <w:rFonts w:ascii="CordiaUPC" w:hAnsi="CordiaUPC" w:cs="CordiaUPC" w:hint="cs"/>
                <w:i/>
                <w:iCs/>
                <w:sz w:val="26"/>
                <w:szCs w:val="26"/>
              </w:rPr>
              <w:t>(in million Baht)</w:t>
            </w:r>
          </w:p>
        </w:tc>
      </w:tr>
      <w:tr w:rsidR="007729F5" w:rsidRPr="00F1271B" w14:paraId="197328CE" w14:textId="77777777" w:rsidTr="007729F5">
        <w:trPr>
          <w:cantSplit/>
        </w:trPr>
        <w:tc>
          <w:tcPr>
            <w:tcW w:w="6210" w:type="dxa"/>
            <w:shd w:val="clear" w:color="auto" w:fill="auto"/>
            <w:vAlign w:val="bottom"/>
          </w:tcPr>
          <w:p w14:paraId="51E95351" w14:textId="77777777" w:rsidR="007729F5" w:rsidRPr="00F1271B" w:rsidRDefault="007729F5" w:rsidP="007729F5">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Domestic items</w:t>
            </w:r>
          </w:p>
        </w:tc>
        <w:tc>
          <w:tcPr>
            <w:tcW w:w="1440" w:type="dxa"/>
            <w:shd w:val="clear" w:color="auto" w:fill="auto"/>
            <w:vAlign w:val="bottom"/>
          </w:tcPr>
          <w:p w14:paraId="7F2E33D9" w14:textId="77777777" w:rsidR="007729F5" w:rsidRPr="00F1271B" w:rsidRDefault="007729F5" w:rsidP="007729F5">
            <w:pPr>
              <w:pStyle w:val="NoSpacing"/>
              <w:spacing w:line="240" w:lineRule="exact"/>
              <w:rPr>
                <w:rFonts w:ascii="CordiaUPC" w:hAnsi="CordiaUPC" w:cs="CordiaUPC"/>
                <w:sz w:val="26"/>
                <w:szCs w:val="26"/>
              </w:rPr>
            </w:pPr>
          </w:p>
        </w:tc>
        <w:tc>
          <w:tcPr>
            <w:tcW w:w="122" w:type="dxa"/>
            <w:shd w:val="clear" w:color="auto" w:fill="auto"/>
          </w:tcPr>
          <w:p w14:paraId="207BFAD9" w14:textId="77777777" w:rsidR="007729F5" w:rsidRPr="00F1271B" w:rsidRDefault="007729F5" w:rsidP="007729F5">
            <w:pPr>
              <w:pStyle w:val="NoSpacing"/>
              <w:spacing w:line="240" w:lineRule="exact"/>
              <w:rPr>
                <w:rFonts w:ascii="CordiaUPC" w:hAnsi="CordiaUPC" w:cs="CordiaUPC"/>
                <w:sz w:val="26"/>
                <w:szCs w:val="26"/>
              </w:rPr>
            </w:pPr>
          </w:p>
        </w:tc>
        <w:tc>
          <w:tcPr>
            <w:tcW w:w="1570" w:type="dxa"/>
            <w:shd w:val="clear" w:color="auto" w:fill="auto"/>
            <w:vAlign w:val="bottom"/>
          </w:tcPr>
          <w:p w14:paraId="4F5316BF" w14:textId="77777777" w:rsidR="007729F5" w:rsidRPr="00F1271B" w:rsidRDefault="007729F5" w:rsidP="007729F5">
            <w:pPr>
              <w:pStyle w:val="NoSpacing"/>
              <w:spacing w:line="240" w:lineRule="exact"/>
              <w:rPr>
                <w:rFonts w:ascii="CordiaUPC" w:hAnsi="CordiaUPC" w:cs="CordiaUPC"/>
                <w:sz w:val="26"/>
                <w:szCs w:val="26"/>
              </w:rPr>
            </w:pPr>
          </w:p>
        </w:tc>
      </w:tr>
      <w:tr w:rsidR="007729F5" w:rsidRPr="00F1271B" w14:paraId="08815227" w14:textId="77777777" w:rsidTr="007729F5">
        <w:trPr>
          <w:cantSplit/>
        </w:trPr>
        <w:tc>
          <w:tcPr>
            <w:tcW w:w="6210" w:type="dxa"/>
            <w:shd w:val="clear" w:color="auto" w:fill="auto"/>
            <w:vAlign w:val="bottom"/>
          </w:tcPr>
          <w:p w14:paraId="71F12972"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Bank of Thailand and Financial Institutions Development Fund</w:t>
            </w:r>
          </w:p>
        </w:tc>
        <w:tc>
          <w:tcPr>
            <w:tcW w:w="1440" w:type="dxa"/>
            <w:shd w:val="clear" w:color="auto" w:fill="auto"/>
            <w:vAlign w:val="bottom"/>
          </w:tcPr>
          <w:p w14:paraId="4BCFE69C" w14:textId="70DFB35A"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126,265</w:t>
            </w:r>
          </w:p>
        </w:tc>
        <w:tc>
          <w:tcPr>
            <w:tcW w:w="122" w:type="dxa"/>
            <w:shd w:val="clear" w:color="auto" w:fill="auto"/>
          </w:tcPr>
          <w:p w14:paraId="54AAEA8D"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3BF4F32C" w14:textId="3A97FAD3"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142,778</w:t>
            </w:r>
          </w:p>
        </w:tc>
      </w:tr>
      <w:tr w:rsidR="007729F5" w:rsidRPr="00F1271B" w14:paraId="6946F312" w14:textId="77777777" w:rsidTr="007729F5">
        <w:trPr>
          <w:cantSplit/>
        </w:trPr>
        <w:tc>
          <w:tcPr>
            <w:tcW w:w="6210" w:type="dxa"/>
            <w:shd w:val="clear" w:color="auto" w:fill="auto"/>
            <w:vAlign w:val="bottom"/>
          </w:tcPr>
          <w:p w14:paraId="64394C0D" w14:textId="77777777" w:rsidR="007729F5" w:rsidRPr="00F1271B" w:rsidRDefault="007729F5" w:rsidP="007729F5">
            <w:pPr>
              <w:pStyle w:val="NoSpacing"/>
              <w:spacing w:line="240" w:lineRule="exact"/>
              <w:rPr>
                <w:rFonts w:ascii="CordiaUPC" w:hAnsi="CordiaUPC" w:cs="CordiaUPC"/>
                <w:sz w:val="26"/>
                <w:szCs w:val="26"/>
              </w:rPr>
            </w:pPr>
            <w:r w:rsidRPr="00F1271B">
              <w:rPr>
                <w:rFonts w:ascii="CordiaUPC" w:hAnsi="CordiaUPC" w:cs="CordiaUPC" w:hint="cs"/>
                <w:sz w:val="26"/>
                <w:szCs w:val="26"/>
              </w:rPr>
              <w:t xml:space="preserve">  Commercial banks</w:t>
            </w:r>
          </w:p>
        </w:tc>
        <w:tc>
          <w:tcPr>
            <w:tcW w:w="1440" w:type="dxa"/>
            <w:shd w:val="clear" w:color="auto" w:fill="auto"/>
            <w:vAlign w:val="bottom"/>
          </w:tcPr>
          <w:p w14:paraId="05277D2C" w14:textId="34435446"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108,705</w:t>
            </w:r>
          </w:p>
        </w:tc>
        <w:tc>
          <w:tcPr>
            <w:tcW w:w="122" w:type="dxa"/>
            <w:shd w:val="clear" w:color="auto" w:fill="auto"/>
          </w:tcPr>
          <w:p w14:paraId="334CEE2D"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959F6BC" w14:textId="737E56B4"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57,020</w:t>
            </w:r>
          </w:p>
        </w:tc>
      </w:tr>
      <w:tr w:rsidR="007729F5" w:rsidRPr="00F1271B" w14:paraId="3B224E6C" w14:textId="77777777" w:rsidTr="007729F5">
        <w:trPr>
          <w:cantSplit/>
        </w:trPr>
        <w:tc>
          <w:tcPr>
            <w:tcW w:w="6210" w:type="dxa"/>
            <w:shd w:val="clear" w:color="auto" w:fill="auto"/>
            <w:vAlign w:val="bottom"/>
          </w:tcPr>
          <w:p w14:paraId="61E7E176" w14:textId="0883B114" w:rsidR="007729F5" w:rsidRPr="00F1271B" w:rsidRDefault="007729F5" w:rsidP="007729F5">
            <w:pPr>
              <w:pStyle w:val="NoSpacing"/>
              <w:spacing w:line="240" w:lineRule="exact"/>
              <w:ind w:left="91"/>
              <w:rPr>
                <w:rFonts w:ascii="CordiaUPC" w:hAnsi="CordiaUPC" w:cs="CordiaUPC"/>
                <w:sz w:val="26"/>
                <w:szCs w:val="26"/>
              </w:rPr>
            </w:pPr>
            <w:proofErr w:type="spellStart"/>
            <w:r w:rsidRPr="00F1271B">
              <w:rPr>
                <w:rFonts w:ascii="CordiaUPC" w:hAnsi="CordiaUPC" w:cs="CordiaUPC" w:hint="cs"/>
                <w:sz w:val="26"/>
                <w:szCs w:val="26"/>
              </w:rPr>
              <w:t>Specialised</w:t>
            </w:r>
            <w:proofErr w:type="spellEnd"/>
            <w:r w:rsidRPr="00F1271B">
              <w:rPr>
                <w:rFonts w:ascii="CordiaUPC" w:hAnsi="CordiaUPC" w:cs="CordiaUPC" w:hint="cs"/>
                <w:sz w:val="26"/>
                <w:szCs w:val="26"/>
              </w:rPr>
              <w:t xml:space="preserve"> financial institutions</w:t>
            </w:r>
            <w:r w:rsidRPr="00F1271B">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17C1699A" w14:textId="5148EFAA"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Pr>
                <w:rFonts w:ascii="CordiaUPC" w:hAnsi="CordiaUPC" w:cs="CordiaUPC"/>
                <w:sz w:val="26"/>
                <w:szCs w:val="26"/>
              </w:rPr>
              <w:t>3,680</w:t>
            </w:r>
          </w:p>
        </w:tc>
        <w:tc>
          <w:tcPr>
            <w:tcW w:w="122" w:type="dxa"/>
            <w:shd w:val="clear" w:color="auto" w:fill="auto"/>
          </w:tcPr>
          <w:p w14:paraId="67621142"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p>
        </w:tc>
        <w:tc>
          <w:tcPr>
            <w:tcW w:w="1570" w:type="dxa"/>
            <w:shd w:val="clear" w:color="auto" w:fill="auto"/>
            <w:vAlign w:val="bottom"/>
          </w:tcPr>
          <w:p w14:paraId="383D0438" w14:textId="50D1205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lang w:val="en-GB"/>
              </w:rPr>
            </w:pPr>
            <w:r w:rsidRPr="00EE0761">
              <w:rPr>
                <w:rFonts w:ascii="CordiaUPC" w:hAnsi="CordiaUPC" w:cs="CordiaUPC"/>
                <w:sz w:val="26"/>
                <w:szCs w:val="26"/>
              </w:rPr>
              <w:t>4</w:t>
            </w:r>
            <w:r>
              <w:rPr>
                <w:rFonts w:ascii="CordiaUPC" w:hAnsi="CordiaUPC" w:cs="CordiaUPC"/>
                <w:sz w:val="26"/>
                <w:szCs w:val="26"/>
              </w:rPr>
              <w:t>,</w:t>
            </w:r>
            <w:r w:rsidRPr="00EE0761">
              <w:rPr>
                <w:rFonts w:ascii="CordiaUPC" w:hAnsi="CordiaUPC" w:cs="CordiaUPC"/>
                <w:sz w:val="26"/>
                <w:szCs w:val="26"/>
              </w:rPr>
              <w:t>190</w:t>
            </w:r>
          </w:p>
        </w:tc>
      </w:tr>
      <w:tr w:rsidR="007729F5" w:rsidRPr="00F1271B" w14:paraId="554513CA" w14:textId="77777777" w:rsidTr="007729F5">
        <w:trPr>
          <w:cantSplit/>
        </w:trPr>
        <w:tc>
          <w:tcPr>
            <w:tcW w:w="6210" w:type="dxa"/>
            <w:shd w:val="clear" w:color="auto" w:fill="auto"/>
          </w:tcPr>
          <w:p w14:paraId="2E274C6B" w14:textId="3F2D13F9"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financial institutions</w:t>
            </w:r>
            <w:r w:rsidRPr="00F1271B">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34AB6DC7" w14:textId="234C7670"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14,484</w:t>
            </w:r>
          </w:p>
        </w:tc>
        <w:tc>
          <w:tcPr>
            <w:tcW w:w="122" w:type="dxa"/>
            <w:shd w:val="clear" w:color="auto" w:fill="auto"/>
          </w:tcPr>
          <w:p w14:paraId="67281754"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000000"/>
            </w:tcBorders>
            <w:shd w:val="clear" w:color="auto" w:fill="auto"/>
            <w:vAlign w:val="bottom"/>
          </w:tcPr>
          <w:p w14:paraId="0813D9E5" w14:textId="01D37C10"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9,075</w:t>
            </w:r>
          </w:p>
        </w:tc>
      </w:tr>
      <w:tr w:rsidR="007729F5" w:rsidRPr="00F1271B" w14:paraId="2F0C4F09" w14:textId="77777777" w:rsidTr="007729F5">
        <w:trPr>
          <w:cantSplit/>
        </w:trPr>
        <w:tc>
          <w:tcPr>
            <w:tcW w:w="6210" w:type="dxa"/>
            <w:shd w:val="clear" w:color="auto" w:fill="auto"/>
            <w:vAlign w:val="bottom"/>
          </w:tcPr>
          <w:p w14:paraId="56150672"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7FA529FD" w14:textId="0CE42611"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253,134</w:t>
            </w:r>
          </w:p>
        </w:tc>
        <w:tc>
          <w:tcPr>
            <w:tcW w:w="122" w:type="dxa"/>
            <w:shd w:val="clear" w:color="auto" w:fill="auto"/>
          </w:tcPr>
          <w:p w14:paraId="2C81D86B"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0C583C5E" w14:textId="294B10FC"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213,063</w:t>
            </w:r>
          </w:p>
        </w:tc>
      </w:tr>
      <w:tr w:rsidR="007729F5" w:rsidRPr="00F1271B" w14:paraId="3A6E5014" w14:textId="77777777" w:rsidTr="007729F5">
        <w:trPr>
          <w:cantSplit/>
        </w:trPr>
        <w:tc>
          <w:tcPr>
            <w:tcW w:w="6210" w:type="dxa"/>
            <w:shd w:val="clear" w:color="auto" w:fill="auto"/>
            <w:vAlign w:val="bottom"/>
          </w:tcPr>
          <w:p w14:paraId="0640DED8"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01B1BE64" w14:textId="1C78CE7F"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w:t>
            </w:r>
          </w:p>
        </w:tc>
        <w:tc>
          <w:tcPr>
            <w:tcW w:w="122" w:type="dxa"/>
            <w:shd w:val="clear" w:color="auto" w:fill="auto"/>
          </w:tcPr>
          <w:p w14:paraId="4673EBC4"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6828AB4C" w14:textId="0C69F805"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14</w:t>
            </w:r>
          </w:p>
        </w:tc>
      </w:tr>
      <w:tr w:rsidR="007729F5" w:rsidRPr="00F1271B" w14:paraId="17F0FEBE" w14:textId="77777777" w:rsidTr="007729F5">
        <w:trPr>
          <w:cantSplit/>
        </w:trPr>
        <w:tc>
          <w:tcPr>
            <w:tcW w:w="6210" w:type="dxa"/>
            <w:shd w:val="clear" w:color="auto" w:fill="auto"/>
            <w:vAlign w:val="bottom"/>
          </w:tcPr>
          <w:p w14:paraId="484BA9CC" w14:textId="290E46E7" w:rsidR="007729F5" w:rsidRPr="00F1271B" w:rsidRDefault="007729F5" w:rsidP="007729F5">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19BDC350" w14:textId="6BF4DC52"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(37)</w:t>
            </w:r>
          </w:p>
        </w:tc>
        <w:tc>
          <w:tcPr>
            <w:tcW w:w="122" w:type="dxa"/>
            <w:shd w:val="clear" w:color="auto" w:fill="auto"/>
          </w:tcPr>
          <w:p w14:paraId="66282371"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2CE48D14" w14:textId="585C8B3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(47)</w:t>
            </w:r>
          </w:p>
        </w:tc>
      </w:tr>
      <w:tr w:rsidR="007729F5" w:rsidRPr="00F1271B" w14:paraId="258AB5B7" w14:textId="77777777" w:rsidTr="007729F5">
        <w:trPr>
          <w:cantSplit/>
        </w:trPr>
        <w:tc>
          <w:tcPr>
            <w:tcW w:w="6210" w:type="dxa"/>
            <w:shd w:val="clear" w:color="auto" w:fill="auto"/>
            <w:vAlign w:val="bottom"/>
          </w:tcPr>
          <w:p w14:paraId="20EA9143"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1D37E25" w14:textId="5FABFCA0"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253,111</w:t>
            </w:r>
          </w:p>
        </w:tc>
        <w:tc>
          <w:tcPr>
            <w:tcW w:w="122" w:type="dxa"/>
            <w:shd w:val="clear" w:color="auto" w:fill="auto"/>
          </w:tcPr>
          <w:p w14:paraId="13ED6E00"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16A1A788" w14:textId="7155AE0B"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lang w:val="en-GB"/>
              </w:rPr>
              <w:t>213,030</w:t>
            </w:r>
          </w:p>
        </w:tc>
      </w:tr>
      <w:tr w:rsidR="007729F5" w:rsidRPr="00F1271B" w14:paraId="5C7F9F39" w14:textId="77777777" w:rsidTr="007729F5">
        <w:trPr>
          <w:cantSplit/>
        </w:trPr>
        <w:tc>
          <w:tcPr>
            <w:tcW w:w="6210" w:type="dxa"/>
            <w:shd w:val="clear" w:color="auto" w:fill="auto"/>
            <w:vAlign w:val="bottom"/>
          </w:tcPr>
          <w:p w14:paraId="5569E1B4" w14:textId="77777777" w:rsidR="007729F5" w:rsidRPr="00F1271B" w:rsidRDefault="007729F5" w:rsidP="007729F5">
            <w:pPr>
              <w:pStyle w:val="NoSpacing"/>
              <w:spacing w:line="240" w:lineRule="exact"/>
              <w:ind w:left="91"/>
              <w:rPr>
                <w:rFonts w:ascii="CordiaUPC" w:hAnsi="CordiaUPC" w:cs="CordiaUPC"/>
                <w:b/>
                <w:bCs/>
                <w:sz w:val="26"/>
                <w:szCs w:val="26"/>
              </w:rPr>
            </w:pPr>
          </w:p>
        </w:tc>
        <w:tc>
          <w:tcPr>
            <w:tcW w:w="1440" w:type="dxa"/>
            <w:shd w:val="clear" w:color="auto" w:fill="auto"/>
          </w:tcPr>
          <w:p w14:paraId="5A04A762"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48AFF38F"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211F80A1"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7729F5" w:rsidRPr="00F1271B" w14:paraId="182D7B82" w14:textId="77777777" w:rsidTr="007729F5">
        <w:trPr>
          <w:cantSplit/>
        </w:trPr>
        <w:tc>
          <w:tcPr>
            <w:tcW w:w="6210" w:type="dxa"/>
            <w:shd w:val="clear" w:color="auto" w:fill="auto"/>
            <w:vAlign w:val="bottom"/>
          </w:tcPr>
          <w:p w14:paraId="270C26E0" w14:textId="77777777" w:rsidR="007729F5" w:rsidRPr="00F1271B" w:rsidRDefault="007729F5" w:rsidP="007729F5">
            <w:pPr>
              <w:pStyle w:val="NoSpacing"/>
              <w:spacing w:line="240" w:lineRule="exact"/>
              <w:ind w:left="91"/>
              <w:rPr>
                <w:rFonts w:ascii="CordiaUPC" w:hAnsi="CordiaUPC" w:cs="CordiaUPC"/>
                <w:i/>
                <w:iCs/>
                <w:sz w:val="26"/>
                <w:szCs w:val="26"/>
              </w:rPr>
            </w:pPr>
            <w:r w:rsidRPr="00F1271B">
              <w:rPr>
                <w:rFonts w:ascii="CordiaUPC" w:hAnsi="CordiaUPC" w:cs="CordiaUPC" w:hint="cs"/>
                <w:b/>
                <w:bCs/>
                <w:i/>
                <w:iCs/>
                <w:sz w:val="26"/>
                <w:szCs w:val="26"/>
              </w:rPr>
              <w:t>Foreign items</w:t>
            </w:r>
          </w:p>
        </w:tc>
        <w:tc>
          <w:tcPr>
            <w:tcW w:w="1440" w:type="dxa"/>
            <w:shd w:val="clear" w:color="auto" w:fill="auto"/>
          </w:tcPr>
          <w:p w14:paraId="183C18B3"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22" w:type="dxa"/>
            <w:shd w:val="clear" w:color="auto" w:fill="auto"/>
          </w:tcPr>
          <w:p w14:paraId="010259AE"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tcPr>
          <w:p w14:paraId="52370775"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r>
      <w:tr w:rsidR="007729F5" w:rsidRPr="00F1271B" w14:paraId="18836857" w14:textId="77777777" w:rsidTr="007729F5">
        <w:trPr>
          <w:cantSplit/>
        </w:trPr>
        <w:tc>
          <w:tcPr>
            <w:tcW w:w="6210" w:type="dxa"/>
            <w:shd w:val="clear" w:color="auto" w:fill="auto"/>
            <w:vAlign w:val="bottom"/>
          </w:tcPr>
          <w:p w14:paraId="23E7DD08"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US Dollar</w:t>
            </w:r>
          </w:p>
        </w:tc>
        <w:tc>
          <w:tcPr>
            <w:tcW w:w="1440" w:type="dxa"/>
            <w:shd w:val="clear" w:color="auto" w:fill="auto"/>
            <w:vAlign w:val="bottom"/>
          </w:tcPr>
          <w:p w14:paraId="1117353B" w14:textId="4922A0A8"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5,819</w:t>
            </w:r>
          </w:p>
        </w:tc>
        <w:tc>
          <w:tcPr>
            <w:tcW w:w="122" w:type="dxa"/>
            <w:shd w:val="clear" w:color="auto" w:fill="auto"/>
          </w:tcPr>
          <w:p w14:paraId="6FAC2854"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3A940A7D" w14:textId="21389EE4"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7,240</w:t>
            </w:r>
          </w:p>
        </w:tc>
      </w:tr>
      <w:tr w:rsidR="007729F5" w:rsidRPr="00F1271B" w14:paraId="03E4C0CB" w14:textId="77777777" w:rsidTr="007729F5">
        <w:trPr>
          <w:cantSplit/>
        </w:trPr>
        <w:tc>
          <w:tcPr>
            <w:tcW w:w="6210" w:type="dxa"/>
            <w:shd w:val="clear" w:color="auto" w:fill="auto"/>
            <w:vAlign w:val="bottom"/>
          </w:tcPr>
          <w:p w14:paraId="0446957F"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Japanese Yen</w:t>
            </w:r>
          </w:p>
        </w:tc>
        <w:tc>
          <w:tcPr>
            <w:tcW w:w="1440" w:type="dxa"/>
            <w:shd w:val="clear" w:color="auto" w:fill="auto"/>
            <w:vAlign w:val="bottom"/>
          </w:tcPr>
          <w:p w14:paraId="22E1CBFB" w14:textId="7799DD0B"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260</w:t>
            </w:r>
          </w:p>
        </w:tc>
        <w:tc>
          <w:tcPr>
            <w:tcW w:w="122" w:type="dxa"/>
            <w:shd w:val="clear" w:color="auto" w:fill="auto"/>
          </w:tcPr>
          <w:p w14:paraId="4E2AA5A7"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5521D1F5" w14:textId="143446B4"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212</w:t>
            </w:r>
          </w:p>
        </w:tc>
      </w:tr>
      <w:tr w:rsidR="007729F5" w:rsidRPr="00F1271B" w14:paraId="02FCAD03" w14:textId="77777777" w:rsidTr="007729F5">
        <w:trPr>
          <w:cantSplit/>
        </w:trPr>
        <w:tc>
          <w:tcPr>
            <w:tcW w:w="6210" w:type="dxa"/>
            <w:shd w:val="clear" w:color="auto" w:fill="auto"/>
            <w:vAlign w:val="bottom"/>
          </w:tcPr>
          <w:p w14:paraId="79C4E24A"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Euro</w:t>
            </w:r>
          </w:p>
        </w:tc>
        <w:tc>
          <w:tcPr>
            <w:tcW w:w="1440" w:type="dxa"/>
            <w:shd w:val="clear" w:color="auto" w:fill="auto"/>
            <w:vAlign w:val="bottom"/>
          </w:tcPr>
          <w:p w14:paraId="112A3A14" w14:textId="0066B93E"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100</w:t>
            </w:r>
          </w:p>
        </w:tc>
        <w:tc>
          <w:tcPr>
            <w:tcW w:w="122" w:type="dxa"/>
            <w:shd w:val="clear" w:color="auto" w:fill="auto"/>
          </w:tcPr>
          <w:p w14:paraId="19876341"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79F78023" w14:textId="348931DF"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133</w:t>
            </w:r>
          </w:p>
        </w:tc>
      </w:tr>
      <w:tr w:rsidR="007729F5" w:rsidRPr="00F1271B" w14:paraId="21213F79" w14:textId="77777777" w:rsidTr="007729F5">
        <w:trPr>
          <w:cantSplit/>
        </w:trPr>
        <w:tc>
          <w:tcPr>
            <w:tcW w:w="6210" w:type="dxa"/>
            <w:shd w:val="clear" w:color="auto" w:fill="auto"/>
            <w:vAlign w:val="bottom"/>
          </w:tcPr>
          <w:p w14:paraId="328601D1" w14:textId="77777777"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5A006B78" w14:textId="631D02A1"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796</w:t>
            </w:r>
          </w:p>
        </w:tc>
        <w:tc>
          <w:tcPr>
            <w:tcW w:w="122" w:type="dxa"/>
            <w:shd w:val="clear" w:color="auto" w:fill="auto"/>
          </w:tcPr>
          <w:p w14:paraId="21778495"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tcBorders>
              <w:bottom w:val="single" w:sz="4" w:space="0" w:color="auto"/>
            </w:tcBorders>
            <w:shd w:val="clear" w:color="auto" w:fill="auto"/>
            <w:vAlign w:val="bottom"/>
          </w:tcPr>
          <w:p w14:paraId="01260FB1" w14:textId="0E4B009F"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645</w:t>
            </w:r>
          </w:p>
        </w:tc>
      </w:tr>
      <w:tr w:rsidR="007729F5" w:rsidRPr="00F1271B" w14:paraId="31ADB760" w14:textId="77777777" w:rsidTr="007729F5">
        <w:trPr>
          <w:cantSplit/>
        </w:trPr>
        <w:tc>
          <w:tcPr>
            <w:tcW w:w="6210" w:type="dxa"/>
            <w:shd w:val="clear" w:color="auto" w:fill="auto"/>
            <w:vAlign w:val="bottom"/>
          </w:tcPr>
          <w:p w14:paraId="138CC852"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1AEDB095" w14:textId="328DE20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6,975</w:t>
            </w:r>
          </w:p>
        </w:tc>
        <w:tc>
          <w:tcPr>
            <w:tcW w:w="122" w:type="dxa"/>
            <w:shd w:val="clear" w:color="auto" w:fill="auto"/>
          </w:tcPr>
          <w:p w14:paraId="5EFDE48B"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auto"/>
            </w:tcBorders>
            <w:shd w:val="clear" w:color="auto" w:fill="auto"/>
            <w:vAlign w:val="bottom"/>
          </w:tcPr>
          <w:p w14:paraId="4D359FEE" w14:textId="6E63879C"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8,230</w:t>
            </w:r>
          </w:p>
        </w:tc>
      </w:tr>
      <w:tr w:rsidR="007729F5" w:rsidRPr="00F1271B" w14:paraId="1F2BA480" w14:textId="77777777" w:rsidTr="007729F5">
        <w:trPr>
          <w:cantSplit/>
        </w:trPr>
        <w:tc>
          <w:tcPr>
            <w:tcW w:w="6210" w:type="dxa"/>
            <w:shd w:val="clear" w:color="auto" w:fill="auto"/>
            <w:vAlign w:val="bottom"/>
          </w:tcPr>
          <w:p w14:paraId="45DA02AA" w14:textId="3691CC3D" w:rsidR="007729F5" w:rsidRPr="00F1271B" w:rsidRDefault="007729F5" w:rsidP="007729F5">
            <w:pPr>
              <w:pStyle w:val="NoSpacing"/>
              <w:spacing w:line="240" w:lineRule="exact"/>
              <w:ind w:left="91"/>
              <w:rPr>
                <w:rFonts w:ascii="CordiaUPC" w:hAnsi="CordiaUPC" w:cs="CordiaUPC"/>
                <w:sz w:val="26"/>
                <w:szCs w:val="26"/>
              </w:rPr>
            </w:pPr>
            <w:r w:rsidRPr="00F1271B">
              <w:rPr>
                <w:rFonts w:ascii="CordiaUPC" w:hAnsi="CordiaUPC" w:cs="CordiaUPC" w:hint="cs"/>
                <w:i/>
                <w:iCs/>
                <w:sz w:val="26"/>
                <w:szCs w:val="26"/>
              </w:rPr>
              <w:t>Add</w:t>
            </w:r>
            <w:r w:rsidRPr="00F1271B">
              <w:rPr>
                <w:rFonts w:ascii="CordiaUPC" w:hAnsi="CordiaUPC" w:cs="CordiaUPC" w:hint="cs"/>
                <w:sz w:val="26"/>
                <w:szCs w:val="26"/>
              </w:rPr>
              <w:t xml:space="preserve"> accrued interest and undue interest income</w:t>
            </w:r>
          </w:p>
        </w:tc>
        <w:tc>
          <w:tcPr>
            <w:tcW w:w="1440" w:type="dxa"/>
            <w:shd w:val="clear" w:color="auto" w:fill="auto"/>
            <w:vAlign w:val="bottom"/>
          </w:tcPr>
          <w:p w14:paraId="57A51FBA" w14:textId="0E5E8359"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w:t>
            </w:r>
          </w:p>
        </w:tc>
        <w:tc>
          <w:tcPr>
            <w:tcW w:w="122" w:type="dxa"/>
            <w:shd w:val="clear" w:color="auto" w:fill="auto"/>
          </w:tcPr>
          <w:p w14:paraId="7E44D8BB"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323B6EC7" w14:textId="6FAD4795"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12</w:t>
            </w:r>
          </w:p>
        </w:tc>
      </w:tr>
      <w:tr w:rsidR="007729F5" w:rsidRPr="00F1271B" w14:paraId="0D97DE53" w14:textId="77777777" w:rsidTr="007729F5">
        <w:trPr>
          <w:cantSplit/>
        </w:trPr>
        <w:tc>
          <w:tcPr>
            <w:tcW w:w="6210" w:type="dxa"/>
            <w:shd w:val="clear" w:color="auto" w:fill="auto"/>
            <w:vAlign w:val="bottom"/>
          </w:tcPr>
          <w:p w14:paraId="41398A53" w14:textId="1FD48227" w:rsidR="007729F5" w:rsidRPr="00F1271B" w:rsidRDefault="007729F5" w:rsidP="007729F5">
            <w:pPr>
              <w:pStyle w:val="NoSpacing"/>
              <w:spacing w:line="240" w:lineRule="exact"/>
              <w:ind w:left="91"/>
              <w:rPr>
                <w:rFonts w:ascii="CordiaUPC" w:hAnsi="CordiaUPC" w:cs="CordiaUPC"/>
                <w:i/>
                <w:iCs/>
                <w:sz w:val="26"/>
                <w:szCs w:val="26"/>
              </w:rPr>
            </w:pPr>
            <w:r w:rsidRPr="00F1271B">
              <w:rPr>
                <w:rFonts w:ascii="CordiaUPC" w:hAnsi="CordiaUPC" w:cs="CordiaUPC" w:hint="cs"/>
                <w:i/>
                <w:iCs/>
                <w:sz w:val="26"/>
                <w:szCs w:val="26"/>
              </w:rPr>
              <w:t xml:space="preserve">Less </w:t>
            </w:r>
            <w:r w:rsidRPr="00F1271B">
              <w:rPr>
                <w:rFonts w:ascii="CordiaUPC" w:hAnsi="CordiaUPC" w:cs="CordiaUPC" w:hint="cs"/>
                <w:sz w:val="26"/>
                <w:szCs w:val="26"/>
              </w:rPr>
              <w:t xml:space="preserve">allowance for expected credit loss </w:t>
            </w:r>
            <w:r w:rsidRPr="00F1271B">
              <w:rPr>
                <w:rFonts w:ascii="CordiaUPC" w:hAnsi="CordiaUPC" w:cs="CordiaUPC" w:hint="cs"/>
                <w:i/>
                <w:iCs/>
                <w:sz w:val="26"/>
                <w:szCs w:val="26"/>
              </w:rPr>
              <w:t xml:space="preserve">        </w:t>
            </w:r>
          </w:p>
        </w:tc>
        <w:tc>
          <w:tcPr>
            <w:tcW w:w="1440" w:type="dxa"/>
            <w:shd w:val="clear" w:color="auto" w:fill="auto"/>
            <w:vAlign w:val="bottom"/>
          </w:tcPr>
          <w:p w14:paraId="577C6FD0" w14:textId="1B33CA46"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(9)</w:t>
            </w:r>
          </w:p>
        </w:tc>
        <w:tc>
          <w:tcPr>
            <w:tcW w:w="122" w:type="dxa"/>
            <w:shd w:val="clear" w:color="auto" w:fill="auto"/>
          </w:tcPr>
          <w:p w14:paraId="5287C1E7"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p>
        </w:tc>
        <w:tc>
          <w:tcPr>
            <w:tcW w:w="1570" w:type="dxa"/>
            <w:shd w:val="clear" w:color="auto" w:fill="auto"/>
            <w:vAlign w:val="bottom"/>
          </w:tcPr>
          <w:p w14:paraId="3D2692E2" w14:textId="65A01EF4"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sz w:val="26"/>
                <w:szCs w:val="26"/>
              </w:rPr>
            </w:pPr>
            <w:r>
              <w:rPr>
                <w:rFonts w:ascii="CordiaUPC" w:hAnsi="CordiaUPC" w:cs="CordiaUPC"/>
                <w:sz w:val="26"/>
                <w:szCs w:val="26"/>
              </w:rPr>
              <w:t>(9)</w:t>
            </w:r>
          </w:p>
        </w:tc>
      </w:tr>
      <w:tr w:rsidR="007729F5" w:rsidRPr="00F1271B" w14:paraId="6111516A" w14:textId="77777777" w:rsidTr="007729F5">
        <w:trPr>
          <w:cantSplit/>
        </w:trPr>
        <w:tc>
          <w:tcPr>
            <w:tcW w:w="6210" w:type="dxa"/>
            <w:shd w:val="clear" w:color="auto" w:fill="auto"/>
            <w:vAlign w:val="bottom"/>
          </w:tcPr>
          <w:p w14:paraId="0FD955B0"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FB908A5" w14:textId="321D193B"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6,978</w:t>
            </w:r>
          </w:p>
        </w:tc>
        <w:tc>
          <w:tcPr>
            <w:tcW w:w="122" w:type="dxa"/>
            <w:shd w:val="clear" w:color="auto" w:fill="auto"/>
          </w:tcPr>
          <w:p w14:paraId="5997686B"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bottom w:val="single" w:sz="4" w:space="0" w:color="000000"/>
            </w:tcBorders>
            <w:shd w:val="clear" w:color="auto" w:fill="auto"/>
            <w:vAlign w:val="bottom"/>
          </w:tcPr>
          <w:p w14:paraId="208DA4DE" w14:textId="4AD07259"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8,233</w:t>
            </w:r>
          </w:p>
        </w:tc>
      </w:tr>
      <w:tr w:rsidR="007729F5" w:rsidRPr="00F1271B" w14:paraId="22E2F22F" w14:textId="77777777" w:rsidTr="007729F5">
        <w:trPr>
          <w:cantSplit/>
        </w:trPr>
        <w:tc>
          <w:tcPr>
            <w:tcW w:w="6210" w:type="dxa"/>
            <w:shd w:val="clear" w:color="auto" w:fill="auto"/>
            <w:vAlign w:val="bottom"/>
          </w:tcPr>
          <w:p w14:paraId="706D285F" w14:textId="77777777" w:rsidR="007729F5" w:rsidRPr="00F1271B" w:rsidRDefault="007729F5" w:rsidP="007729F5">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26B2AEB0"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22" w:type="dxa"/>
            <w:shd w:val="clear" w:color="auto" w:fill="auto"/>
          </w:tcPr>
          <w:p w14:paraId="1CD15974"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top w:val="single" w:sz="4" w:space="0" w:color="000000"/>
            </w:tcBorders>
            <w:shd w:val="clear" w:color="auto" w:fill="auto"/>
            <w:vAlign w:val="bottom"/>
          </w:tcPr>
          <w:p w14:paraId="266182D2" w14:textId="7BB84C0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r>
      <w:tr w:rsidR="007729F5" w:rsidRPr="00F1271B" w14:paraId="3E926913" w14:textId="77777777" w:rsidTr="006D7A0D">
        <w:trPr>
          <w:cantSplit/>
        </w:trPr>
        <w:tc>
          <w:tcPr>
            <w:tcW w:w="6210" w:type="dxa"/>
            <w:shd w:val="clear" w:color="auto" w:fill="auto"/>
            <w:vAlign w:val="bottom"/>
          </w:tcPr>
          <w:p w14:paraId="7771A7DF" w14:textId="77777777" w:rsidR="007729F5" w:rsidRPr="00F1271B" w:rsidRDefault="007729F5" w:rsidP="007729F5">
            <w:pPr>
              <w:pStyle w:val="NoSpacing"/>
              <w:spacing w:line="240" w:lineRule="exact"/>
              <w:ind w:left="91"/>
              <w:rPr>
                <w:rFonts w:ascii="CordiaUPC" w:hAnsi="CordiaUPC" w:cs="CordiaUPC"/>
                <w:b/>
                <w:bCs/>
                <w:sz w:val="26"/>
                <w:szCs w:val="26"/>
              </w:rPr>
            </w:pPr>
            <w:r w:rsidRPr="00F1271B">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5E421C0F" w14:textId="221CA4AD"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260,089</w:t>
            </w:r>
          </w:p>
        </w:tc>
        <w:tc>
          <w:tcPr>
            <w:tcW w:w="122" w:type="dxa"/>
            <w:shd w:val="clear" w:color="auto" w:fill="auto"/>
          </w:tcPr>
          <w:p w14:paraId="21AE7C62" w14:textId="77777777"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p>
        </w:tc>
        <w:tc>
          <w:tcPr>
            <w:tcW w:w="1570" w:type="dxa"/>
            <w:tcBorders>
              <w:bottom w:val="double" w:sz="4" w:space="0" w:color="000000"/>
            </w:tcBorders>
            <w:shd w:val="clear" w:color="auto" w:fill="auto"/>
            <w:vAlign w:val="bottom"/>
          </w:tcPr>
          <w:p w14:paraId="3DE68196" w14:textId="260A369A" w:rsidR="007729F5" w:rsidRPr="00F1271B" w:rsidRDefault="007729F5" w:rsidP="007729F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240" w:lineRule="exact"/>
              <w:ind w:right="95"/>
              <w:rPr>
                <w:rFonts w:ascii="CordiaUPC" w:hAnsi="CordiaUPC" w:cs="CordiaUPC"/>
                <w:b/>
                <w:bCs/>
                <w:sz w:val="26"/>
                <w:szCs w:val="26"/>
              </w:rPr>
            </w:pPr>
            <w:r>
              <w:rPr>
                <w:rFonts w:ascii="CordiaUPC" w:hAnsi="CordiaUPC" w:cs="CordiaUPC"/>
                <w:b/>
                <w:bCs/>
                <w:sz w:val="26"/>
                <w:szCs w:val="26"/>
              </w:rPr>
              <w:t>221,263</w:t>
            </w:r>
          </w:p>
        </w:tc>
      </w:tr>
    </w:tbl>
    <w:p w14:paraId="09573D31" w14:textId="77777777" w:rsidR="00532C5E" w:rsidRDefault="00532C5E">
      <w:pPr>
        <w:spacing w:line="240" w:lineRule="auto"/>
        <w:rPr>
          <w:rFonts w:cs="Times New Roman"/>
          <w:b/>
          <w:bCs/>
          <w:szCs w:val="22"/>
          <w:lang w:val="en-AU"/>
        </w:rPr>
      </w:pPr>
      <w:r>
        <w:rPr>
          <w:rFonts w:cs="Times New Roman"/>
          <w:b/>
          <w:bCs/>
          <w:szCs w:val="22"/>
        </w:rPr>
        <w:br w:type="page"/>
      </w:r>
    </w:p>
    <w:p w14:paraId="3521339A" w14:textId="57ED4DD6" w:rsidR="004D0BD0" w:rsidRPr="00F1271B" w:rsidRDefault="00C06D55" w:rsidP="00863A2C">
      <w:pPr>
        <w:pStyle w:val="BodyText"/>
        <w:tabs>
          <w:tab w:val="left" w:pos="540"/>
        </w:tabs>
        <w:spacing w:after="0"/>
        <w:rPr>
          <w:rFonts w:ascii="CordiaUPC" w:hAnsi="CordiaUPC" w:cs="CordiaUPC"/>
          <w:b/>
          <w:bCs/>
          <w:sz w:val="28"/>
          <w:szCs w:val="28"/>
          <w:cs/>
          <w:lang w:bidi="th-TH"/>
        </w:rPr>
      </w:pPr>
      <w:r w:rsidRPr="00F1271B">
        <w:rPr>
          <w:rFonts w:ascii="CordiaUPC" w:hAnsi="CordiaUPC" w:cs="CordiaUPC" w:hint="cs"/>
          <w:b/>
          <w:bCs/>
          <w:sz w:val="28"/>
          <w:szCs w:val="28"/>
        </w:rPr>
        <w:t>1</w:t>
      </w:r>
      <w:r w:rsidR="0056457D">
        <w:rPr>
          <w:rFonts w:ascii="CordiaUPC" w:hAnsi="CordiaUPC" w:cs="CordiaUPC"/>
          <w:b/>
          <w:bCs/>
          <w:sz w:val="28"/>
          <w:szCs w:val="28"/>
        </w:rPr>
        <w:t>1</w:t>
      </w:r>
      <w:r w:rsidR="00863A2C" w:rsidRPr="00F1271B">
        <w:rPr>
          <w:rFonts w:ascii="CordiaUPC" w:hAnsi="CordiaUPC" w:cs="CordiaUPC" w:hint="cs"/>
          <w:b/>
          <w:bCs/>
          <w:sz w:val="28"/>
          <w:szCs w:val="28"/>
        </w:rPr>
        <w:tab/>
      </w:r>
      <w:r w:rsidR="004D0BD0" w:rsidRPr="00F1271B">
        <w:rPr>
          <w:rFonts w:ascii="CordiaUPC" w:hAnsi="CordiaUPC" w:cs="CordiaUPC" w:hint="cs"/>
          <w:b/>
          <w:bCs/>
          <w:sz w:val="28"/>
          <w:szCs w:val="28"/>
        </w:rPr>
        <w:t>Derivatives</w:t>
      </w:r>
    </w:p>
    <w:p w14:paraId="55C576CE" w14:textId="77777777" w:rsidR="00A7757A" w:rsidRPr="00F1271B" w:rsidRDefault="00A7757A" w:rsidP="00156956">
      <w:pPr>
        <w:pStyle w:val="block"/>
        <w:spacing w:after="0" w:line="200" w:lineRule="exact"/>
        <w:ind w:left="0"/>
        <w:rPr>
          <w:rFonts w:ascii="CordiaUPC" w:hAnsi="CordiaUPC" w:cs="CordiaUPC"/>
          <w:sz w:val="26"/>
          <w:szCs w:val="26"/>
          <w:lang w:val="en-US"/>
        </w:rPr>
      </w:pPr>
    </w:p>
    <w:p w14:paraId="136BB134" w14:textId="56045608" w:rsidR="00990BE3" w:rsidRPr="00F1271B" w:rsidRDefault="00990BE3" w:rsidP="005748C7">
      <w:pPr>
        <w:pStyle w:val="block"/>
        <w:spacing w:after="0" w:line="240" w:lineRule="exact"/>
        <w:ind w:left="540"/>
        <w:jc w:val="thaiDistribute"/>
        <w:rPr>
          <w:rFonts w:ascii="CordiaUPC" w:hAnsi="CordiaUPC" w:cs="CordiaUPC"/>
          <w:sz w:val="26"/>
          <w:szCs w:val="26"/>
          <w:lang w:val="en-US"/>
        </w:rPr>
      </w:pPr>
      <w:r w:rsidRPr="00F1271B">
        <w:rPr>
          <w:rFonts w:ascii="CordiaUPC" w:hAnsi="CordiaUPC" w:cs="CordiaUPC" w:hint="cs"/>
          <w:sz w:val="26"/>
          <w:szCs w:val="26"/>
          <w:lang w:val="en-US"/>
        </w:rPr>
        <w:t xml:space="preserve">As at </w:t>
      </w:r>
      <w:r w:rsidR="000B7595" w:rsidRPr="00887104">
        <w:rPr>
          <w:rFonts w:ascii="CordiaUPC" w:hAnsi="CordiaUPC" w:cs="CordiaUPC" w:hint="cs"/>
          <w:color w:val="000000"/>
          <w:sz w:val="26"/>
          <w:szCs w:val="26"/>
          <w:lang w:val="en-US" w:bidi="th-TH"/>
        </w:rPr>
        <w:t>30 June 202</w:t>
      </w:r>
      <w:r w:rsidR="000B7595">
        <w:rPr>
          <w:rFonts w:ascii="CordiaUPC" w:hAnsi="CordiaUPC" w:cs="CordiaUPC"/>
          <w:color w:val="000000"/>
          <w:sz w:val="26"/>
          <w:szCs w:val="26"/>
          <w:lang w:val="en-US" w:bidi="th-TH"/>
        </w:rPr>
        <w:t>1</w:t>
      </w:r>
      <w:r w:rsidR="000B7595" w:rsidRPr="00887104">
        <w:rPr>
          <w:rFonts w:ascii="CordiaUPC" w:hAnsi="CordiaUPC" w:cs="CordiaUPC" w:hint="cs"/>
          <w:color w:val="000000"/>
          <w:sz w:val="26"/>
          <w:szCs w:val="26"/>
          <w:lang w:val="en-US" w:bidi="th-TH"/>
        </w:rPr>
        <w:t xml:space="preserve"> and 31 December 2020</w:t>
      </w:r>
      <w:r w:rsidR="0065188D" w:rsidRPr="00F1271B">
        <w:rPr>
          <w:rFonts w:ascii="CordiaUPC" w:hAnsi="CordiaUPC" w:cs="CordiaUPC" w:hint="cs"/>
          <w:sz w:val="26"/>
          <w:szCs w:val="26"/>
          <w:lang w:val="en-US"/>
        </w:rPr>
        <w:t>, f</w:t>
      </w:r>
      <w:r w:rsidRPr="00F1271B">
        <w:rPr>
          <w:rFonts w:ascii="CordiaUPC" w:hAnsi="CordiaUPC" w:cs="CordiaUPC" w:hint="cs"/>
          <w:sz w:val="26"/>
          <w:szCs w:val="26"/>
          <w:lang w:val="en-US"/>
        </w:rPr>
        <w:t xml:space="preserve">air value </w:t>
      </w:r>
      <w:r w:rsidR="0065188D" w:rsidRPr="00F1271B">
        <w:rPr>
          <w:rFonts w:ascii="CordiaUPC" w:hAnsi="CordiaUPC" w:cs="CordiaUPC" w:hint="cs"/>
          <w:sz w:val="26"/>
          <w:szCs w:val="26"/>
          <w:lang w:val="en-US"/>
        </w:rPr>
        <w:t xml:space="preserve">of derivatives held for trading book, readjustment based on accrual basis of derivatives held for banking book </w:t>
      </w:r>
      <w:r w:rsidRPr="00F1271B">
        <w:rPr>
          <w:rFonts w:ascii="CordiaUPC" w:hAnsi="CordiaUPC" w:cs="CordiaUPC" w:hint="cs"/>
          <w:sz w:val="26"/>
          <w:szCs w:val="26"/>
          <w:lang w:val="en-US"/>
        </w:rPr>
        <w:t xml:space="preserve">and notional amount classified by type of risks </w:t>
      </w:r>
      <w:r w:rsidR="00FD4AD8" w:rsidRPr="00F1271B">
        <w:rPr>
          <w:rFonts w:ascii="CordiaUPC" w:hAnsi="CordiaUPC" w:cs="CordiaUPC" w:hint="cs"/>
          <w:sz w:val="26"/>
          <w:szCs w:val="26"/>
          <w:lang w:val="en-US"/>
        </w:rPr>
        <w:t>we</w:t>
      </w:r>
      <w:r w:rsidRPr="00F1271B">
        <w:rPr>
          <w:rFonts w:ascii="CordiaUPC" w:hAnsi="CordiaUPC" w:cs="CordiaUPC" w:hint="cs"/>
          <w:sz w:val="26"/>
          <w:szCs w:val="26"/>
          <w:lang w:val="en-US"/>
        </w:rPr>
        <w:t>re as follows:</w:t>
      </w:r>
    </w:p>
    <w:p w14:paraId="2579CEBD" w14:textId="77777777" w:rsidR="00B97A54" w:rsidRPr="00F1271B" w:rsidRDefault="00B97A54" w:rsidP="005748C7">
      <w:pPr>
        <w:pStyle w:val="block"/>
        <w:spacing w:after="0" w:line="240" w:lineRule="exact"/>
        <w:ind w:left="540"/>
        <w:jc w:val="thaiDistribute"/>
        <w:rPr>
          <w:rFonts w:ascii="CordiaUPC" w:hAnsi="CordiaUPC" w:cs="CordiaUPC"/>
          <w:sz w:val="26"/>
          <w:szCs w:val="26"/>
          <w:lang w:val="en-US"/>
        </w:rPr>
      </w:pPr>
    </w:p>
    <w:tbl>
      <w:tblPr>
        <w:tblW w:w="940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900"/>
        <w:gridCol w:w="236"/>
        <w:gridCol w:w="988"/>
        <w:gridCol w:w="243"/>
        <w:gridCol w:w="981"/>
        <w:gridCol w:w="236"/>
        <w:gridCol w:w="934"/>
        <w:gridCol w:w="236"/>
        <w:gridCol w:w="986"/>
        <w:gridCol w:w="236"/>
        <w:gridCol w:w="1008"/>
      </w:tblGrid>
      <w:tr w:rsidR="004A2E87" w:rsidRPr="00F1271B" w14:paraId="5353BD8F" w14:textId="77777777" w:rsidTr="00A305C1">
        <w:tc>
          <w:tcPr>
            <w:tcW w:w="2421" w:type="dxa"/>
            <w:tcBorders>
              <w:top w:val="nil"/>
              <w:left w:val="nil"/>
              <w:bottom w:val="nil"/>
              <w:right w:val="nil"/>
            </w:tcBorders>
          </w:tcPr>
          <w:p w14:paraId="4CFD0100" w14:textId="77777777" w:rsidR="004A2E87" w:rsidRPr="00F1271B" w:rsidRDefault="004A2E87" w:rsidP="00F1271B">
            <w:pPr>
              <w:pStyle w:val="index"/>
              <w:spacing w:after="0" w:line="240" w:lineRule="exact"/>
              <w:rPr>
                <w:rFonts w:ascii="CordiaUPC" w:hAnsi="CordiaUPC" w:cs="CordiaUPC"/>
                <w:sz w:val="26"/>
                <w:szCs w:val="26"/>
                <w:lang w:val="en-US" w:bidi="th-TH"/>
              </w:rPr>
            </w:pPr>
            <w:bookmarkStart w:id="10" w:name="_Hlk31026891"/>
          </w:p>
        </w:tc>
        <w:tc>
          <w:tcPr>
            <w:tcW w:w="6984" w:type="dxa"/>
            <w:gridSpan w:val="11"/>
            <w:tcBorders>
              <w:top w:val="nil"/>
              <w:left w:val="nil"/>
              <w:bottom w:val="nil"/>
              <w:right w:val="nil"/>
            </w:tcBorders>
          </w:tcPr>
          <w:p w14:paraId="211C3CC3" w14:textId="77777777" w:rsidR="004A2E87" w:rsidRPr="00F1271B" w:rsidRDefault="004A2E87"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b/>
                <w:bCs/>
                <w:sz w:val="26"/>
                <w:szCs w:val="26"/>
                <w:lang w:val="en-GB"/>
              </w:rPr>
              <w:t xml:space="preserve">Consolidated </w:t>
            </w:r>
          </w:p>
        </w:tc>
      </w:tr>
      <w:tr w:rsidR="00A305C1" w:rsidRPr="00F1271B" w14:paraId="213D5F85" w14:textId="77777777" w:rsidTr="00A305C1">
        <w:tc>
          <w:tcPr>
            <w:tcW w:w="2421" w:type="dxa"/>
            <w:tcBorders>
              <w:top w:val="nil"/>
              <w:left w:val="nil"/>
              <w:bottom w:val="nil"/>
              <w:right w:val="nil"/>
            </w:tcBorders>
          </w:tcPr>
          <w:p w14:paraId="4E9C040B" w14:textId="77777777" w:rsidR="00A305C1" w:rsidRPr="00F1271B" w:rsidRDefault="00A305C1" w:rsidP="00F1271B">
            <w:pPr>
              <w:pStyle w:val="index"/>
              <w:spacing w:after="0" w:line="240" w:lineRule="exact"/>
              <w:rPr>
                <w:rFonts w:ascii="CordiaUPC" w:hAnsi="CordiaUPC" w:cs="CordiaUPC"/>
                <w:sz w:val="26"/>
                <w:szCs w:val="26"/>
                <w:lang w:val="en-US" w:bidi="th-TH"/>
              </w:rPr>
            </w:pPr>
          </w:p>
        </w:tc>
        <w:tc>
          <w:tcPr>
            <w:tcW w:w="3348" w:type="dxa"/>
            <w:gridSpan w:val="5"/>
            <w:tcBorders>
              <w:top w:val="nil"/>
              <w:left w:val="nil"/>
              <w:bottom w:val="nil"/>
              <w:right w:val="nil"/>
            </w:tcBorders>
          </w:tcPr>
          <w:p w14:paraId="525405D1" w14:textId="3B5B652F" w:rsidR="00A305C1" w:rsidRPr="00F1271B" w:rsidRDefault="000B7595" w:rsidP="00F1271B">
            <w:pPr>
              <w:spacing w:line="240" w:lineRule="exact"/>
              <w:ind w:left="-108" w:right="-108"/>
              <w:jc w:val="center"/>
              <w:rPr>
                <w:rFonts w:ascii="CordiaUPC" w:hAnsi="CordiaUPC" w:cs="CordiaUPC"/>
                <w:color w:val="000000"/>
                <w:sz w:val="26"/>
                <w:szCs w:val="26"/>
                <w:lang w:val="en-US"/>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w:t>
            </w:r>
          </w:p>
        </w:tc>
        <w:tc>
          <w:tcPr>
            <w:tcW w:w="236" w:type="dxa"/>
            <w:tcBorders>
              <w:top w:val="nil"/>
              <w:left w:val="nil"/>
              <w:bottom w:val="nil"/>
              <w:right w:val="nil"/>
            </w:tcBorders>
          </w:tcPr>
          <w:p w14:paraId="7C700B5F" w14:textId="77777777" w:rsidR="00A305C1" w:rsidRPr="00F1271B" w:rsidRDefault="00A305C1" w:rsidP="00F1271B">
            <w:pPr>
              <w:spacing w:line="240" w:lineRule="exact"/>
              <w:ind w:left="-108" w:right="-108"/>
              <w:jc w:val="center"/>
              <w:rPr>
                <w:rFonts w:ascii="CordiaUPC" w:hAnsi="CordiaUPC" w:cs="CordiaUPC"/>
                <w:color w:val="000000"/>
                <w:sz w:val="26"/>
                <w:szCs w:val="26"/>
                <w:lang w:val="en-US"/>
              </w:rPr>
            </w:pPr>
          </w:p>
        </w:tc>
        <w:tc>
          <w:tcPr>
            <w:tcW w:w="3400" w:type="dxa"/>
            <w:gridSpan w:val="5"/>
            <w:tcBorders>
              <w:top w:val="nil"/>
              <w:left w:val="nil"/>
              <w:bottom w:val="nil"/>
              <w:right w:val="nil"/>
            </w:tcBorders>
          </w:tcPr>
          <w:p w14:paraId="717143A7" w14:textId="176C6A09" w:rsidR="00A305C1" w:rsidRPr="00F1271B" w:rsidRDefault="000B7595" w:rsidP="00F1271B">
            <w:pPr>
              <w:spacing w:line="240" w:lineRule="exact"/>
              <w:ind w:left="-108" w:right="-108"/>
              <w:jc w:val="center"/>
              <w:rPr>
                <w:rFonts w:ascii="CordiaUPC" w:hAnsi="CordiaUPC" w:cs="CordiaUPC"/>
                <w:color w:val="000000"/>
                <w:sz w:val="26"/>
                <w:szCs w:val="26"/>
                <w:lang w:val="en-US"/>
              </w:rPr>
            </w:pPr>
            <w:r w:rsidRPr="00887104">
              <w:rPr>
                <w:rFonts w:ascii="CordiaUPC" w:hAnsi="CordiaUPC" w:cs="CordiaUPC" w:hint="cs"/>
                <w:color w:val="000000"/>
                <w:sz w:val="26"/>
                <w:szCs w:val="26"/>
                <w:lang w:val="en-US" w:bidi="th-TH"/>
              </w:rPr>
              <w:t>31 December 2020</w:t>
            </w:r>
          </w:p>
        </w:tc>
      </w:tr>
      <w:tr w:rsidR="004A2E87" w:rsidRPr="00F1271B" w14:paraId="2A28B98F" w14:textId="77777777" w:rsidTr="00A305C1">
        <w:tc>
          <w:tcPr>
            <w:tcW w:w="2421" w:type="dxa"/>
            <w:tcBorders>
              <w:top w:val="nil"/>
              <w:left w:val="nil"/>
              <w:bottom w:val="nil"/>
              <w:right w:val="nil"/>
            </w:tcBorders>
          </w:tcPr>
          <w:p w14:paraId="4A8642EA"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1BC1DD6E" w14:textId="5E8F049A" w:rsidR="004A2E87" w:rsidRPr="00F1271B" w:rsidRDefault="004A2E87"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Fair value</w:t>
            </w:r>
          </w:p>
        </w:tc>
        <w:tc>
          <w:tcPr>
            <w:tcW w:w="243" w:type="dxa"/>
            <w:tcBorders>
              <w:top w:val="nil"/>
              <w:left w:val="nil"/>
              <w:bottom w:val="nil"/>
              <w:right w:val="nil"/>
            </w:tcBorders>
            <w:vAlign w:val="center"/>
          </w:tcPr>
          <w:p w14:paraId="7758974E"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1CB17D14"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p>
        </w:tc>
        <w:tc>
          <w:tcPr>
            <w:tcW w:w="236" w:type="dxa"/>
            <w:tcBorders>
              <w:top w:val="nil"/>
              <w:left w:val="nil"/>
              <w:bottom w:val="nil"/>
              <w:right w:val="nil"/>
            </w:tcBorders>
            <w:vAlign w:val="center"/>
          </w:tcPr>
          <w:p w14:paraId="601837EA"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2156" w:type="dxa"/>
            <w:gridSpan w:val="3"/>
            <w:tcBorders>
              <w:top w:val="nil"/>
              <w:left w:val="nil"/>
              <w:bottom w:val="nil"/>
              <w:right w:val="nil"/>
            </w:tcBorders>
            <w:vAlign w:val="center"/>
          </w:tcPr>
          <w:p w14:paraId="1C25E912" w14:textId="003C4275" w:rsidR="004A2E87" w:rsidRPr="00F1271B" w:rsidRDefault="004A2E87"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Fair value</w:t>
            </w:r>
          </w:p>
        </w:tc>
        <w:tc>
          <w:tcPr>
            <w:tcW w:w="236" w:type="dxa"/>
            <w:tcBorders>
              <w:top w:val="nil"/>
              <w:left w:val="nil"/>
              <w:bottom w:val="nil"/>
              <w:right w:val="nil"/>
            </w:tcBorders>
            <w:vAlign w:val="center"/>
          </w:tcPr>
          <w:p w14:paraId="756B21F1"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2A02028E" w14:textId="77777777" w:rsidR="004A2E87" w:rsidRPr="00F1271B" w:rsidRDefault="004A2E87" w:rsidP="00F1271B">
            <w:pPr>
              <w:pStyle w:val="index"/>
              <w:spacing w:after="0" w:line="240" w:lineRule="exact"/>
              <w:ind w:right="-112"/>
              <w:jc w:val="center"/>
              <w:rPr>
                <w:rFonts w:ascii="CordiaUPC" w:hAnsi="CordiaUPC" w:cs="CordiaUPC"/>
                <w:sz w:val="26"/>
                <w:szCs w:val="26"/>
                <w:lang w:val="en-US" w:bidi="th-TH"/>
              </w:rPr>
            </w:pPr>
          </w:p>
        </w:tc>
      </w:tr>
      <w:tr w:rsidR="004A2E87" w:rsidRPr="00F1271B" w14:paraId="75C8EA2A" w14:textId="77777777" w:rsidTr="00266FE2">
        <w:tc>
          <w:tcPr>
            <w:tcW w:w="2421" w:type="dxa"/>
            <w:tcBorders>
              <w:top w:val="nil"/>
              <w:left w:val="nil"/>
              <w:bottom w:val="nil"/>
              <w:right w:val="nil"/>
            </w:tcBorders>
          </w:tcPr>
          <w:p w14:paraId="776370B9"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3CE857E0" w14:textId="2FB06EC0" w:rsidR="004A2E87" w:rsidRPr="00F1271B" w:rsidRDefault="004A2E87" w:rsidP="00F1271B">
            <w:pPr>
              <w:pStyle w:val="index"/>
              <w:spacing w:after="0" w:line="240" w:lineRule="exact"/>
              <w:ind w:left="-144" w:right="-162"/>
              <w:jc w:val="center"/>
              <w:rPr>
                <w:rFonts w:ascii="CordiaUPC" w:hAnsi="CordiaUPC" w:cs="CordiaUPC"/>
                <w:sz w:val="26"/>
                <w:szCs w:val="26"/>
                <w:lang w:val="en-US" w:bidi="th-TH"/>
              </w:rPr>
            </w:pPr>
          </w:p>
        </w:tc>
        <w:tc>
          <w:tcPr>
            <w:tcW w:w="243" w:type="dxa"/>
            <w:tcBorders>
              <w:top w:val="nil"/>
              <w:left w:val="nil"/>
              <w:bottom w:val="nil"/>
              <w:right w:val="nil"/>
            </w:tcBorders>
            <w:vAlign w:val="center"/>
          </w:tcPr>
          <w:p w14:paraId="38801128"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241EEAC6"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c>
          <w:tcPr>
            <w:tcW w:w="236" w:type="dxa"/>
            <w:tcBorders>
              <w:top w:val="nil"/>
              <w:left w:val="nil"/>
              <w:bottom w:val="nil"/>
              <w:right w:val="nil"/>
            </w:tcBorders>
            <w:vAlign w:val="center"/>
          </w:tcPr>
          <w:p w14:paraId="51216D18"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2156" w:type="dxa"/>
            <w:gridSpan w:val="3"/>
            <w:tcBorders>
              <w:top w:val="nil"/>
              <w:left w:val="nil"/>
              <w:bottom w:val="nil"/>
              <w:right w:val="nil"/>
            </w:tcBorders>
            <w:vAlign w:val="center"/>
          </w:tcPr>
          <w:p w14:paraId="0A631048" w14:textId="18CDC987" w:rsidR="004A2E87" w:rsidRPr="00F1271B" w:rsidRDefault="004A2E87" w:rsidP="00F1271B">
            <w:pPr>
              <w:pStyle w:val="index"/>
              <w:spacing w:after="0" w:line="240" w:lineRule="exact"/>
              <w:ind w:left="-144" w:right="-162"/>
              <w:jc w:val="center"/>
              <w:rPr>
                <w:rFonts w:ascii="CordiaUPC" w:hAnsi="CordiaUPC" w:cs="CordiaUPC"/>
                <w:sz w:val="26"/>
                <w:szCs w:val="26"/>
                <w:lang w:val="en-US" w:bidi="th-TH"/>
              </w:rPr>
            </w:pPr>
          </w:p>
        </w:tc>
        <w:tc>
          <w:tcPr>
            <w:tcW w:w="236" w:type="dxa"/>
            <w:tcBorders>
              <w:top w:val="nil"/>
              <w:left w:val="nil"/>
              <w:bottom w:val="nil"/>
              <w:right w:val="nil"/>
            </w:tcBorders>
            <w:vAlign w:val="center"/>
          </w:tcPr>
          <w:p w14:paraId="1574567A"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2B264244" w14:textId="77777777" w:rsidR="004A2E87" w:rsidRPr="00F1271B" w:rsidRDefault="004A2E87"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r>
      <w:tr w:rsidR="004A2E87" w:rsidRPr="00F1271B" w14:paraId="3B9A654A" w14:textId="77777777" w:rsidTr="00266FE2">
        <w:tc>
          <w:tcPr>
            <w:tcW w:w="2421" w:type="dxa"/>
            <w:tcBorders>
              <w:top w:val="nil"/>
              <w:left w:val="nil"/>
              <w:bottom w:val="nil"/>
              <w:right w:val="nil"/>
            </w:tcBorders>
          </w:tcPr>
          <w:p w14:paraId="37CC47B1" w14:textId="77777777" w:rsidR="004A2E87" w:rsidRPr="00F1271B" w:rsidRDefault="004A2E87"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Type of risks</w:t>
            </w:r>
          </w:p>
        </w:tc>
        <w:tc>
          <w:tcPr>
            <w:tcW w:w="900" w:type="dxa"/>
            <w:tcBorders>
              <w:top w:val="nil"/>
              <w:left w:val="nil"/>
              <w:bottom w:val="nil"/>
              <w:right w:val="nil"/>
            </w:tcBorders>
            <w:vAlign w:val="center"/>
          </w:tcPr>
          <w:p w14:paraId="32E723A6" w14:textId="77777777" w:rsidR="004A2E87" w:rsidRPr="00F1271B" w:rsidRDefault="004A2E87" w:rsidP="00F1271B">
            <w:pPr>
              <w:pStyle w:val="index"/>
              <w:spacing w:after="0" w:line="240" w:lineRule="exact"/>
              <w:ind w:left="-144"/>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684F62AE" w14:textId="77777777" w:rsidR="004A2E87" w:rsidRPr="00F1271B" w:rsidRDefault="004A2E87" w:rsidP="00F1271B">
            <w:pPr>
              <w:pStyle w:val="index"/>
              <w:spacing w:after="0" w:line="240" w:lineRule="exact"/>
              <w:ind w:left="-144"/>
              <w:jc w:val="center"/>
              <w:rPr>
                <w:rFonts w:ascii="CordiaUPC" w:hAnsi="CordiaUPC" w:cs="CordiaUPC"/>
                <w:sz w:val="26"/>
                <w:szCs w:val="26"/>
                <w:lang w:val="en-US" w:bidi="th-TH"/>
              </w:rPr>
            </w:pPr>
          </w:p>
        </w:tc>
        <w:tc>
          <w:tcPr>
            <w:tcW w:w="988" w:type="dxa"/>
            <w:tcBorders>
              <w:top w:val="nil"/>
              <w:left w:val="nil"/>
              <w:bottom w:val="nil"/>
              <w:right w:val="nil"/>
            </w:tcBorders>
            <w:vAlign w:val="center"/>
          </w:tcPr>
          <w:p w14:paraId="4889A313" w14:textId="77777777" w:rsidR="004A2E87" w:rsidRPr="00F1271B" w:rsidRDefault="004A2E87" w:rsidP="00F1271B">
            <w:pPr>
              <w:pStyle w:val="index"/>
              <w:spacing w:after="0" w:line="240" w:lineRule="exact"/>
              <w:ind w:left="-144"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43" w:type="dxa"/>
            <w:tcBorders>
              <w:top w:val="nil"/>
              <w:left w:val="nil"/>
              <w:bottom w:val="nil"/>
              <w:right w:val="nil"/>
            </w:tcBorders>
            <w:vAlign w:val="center"/>
          </w:tcPr>
          <w:p w14:paraId="6341DF06"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7115E230"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c>
          <w:tcPr>
            <w:tcW w:w="236" w:type="dxa"/>
            <w:tcBorders>
              <w:top w:val="nil"/>
              <w:left w:val="nil"/>
              <w:bottom w:val="nil"/>
              <w:right w:val="nil"/>
            </w:tcBorders>
            <w:vAlign w:val="center"/>
          </w:tcPr>
          <w:p w14:paraId="6F9332B0"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34" w:type="dxa"/>
            <w:tcBorders>
              <w:top w:val="nil"/>
              <w:left w:val="nil"/>
              <w:bottom w:val="nil"/>
              <w:right w:val="nil"/>
            </w:tcBorders>
            <w:vAlign w:val="center"/>
          </w:tcPr>
          <w:p w14:paraId="7D0C6F76" w14:textId="77777777" w:rsidR="004A2E87" w:rsidRPr="00F1271B" w:rsidRDefault="004A2E87"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611D06DD"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986" w:type="dxa"/>
            <w:tcBorders>
              <w:top w:val="nil"/>
              <w:left w:val="nil"/>
              <w:bottom w:val="nil"/>
              <w:right w:val="nil"/>
            </w:tcBorders>
            <w:vAlign w:val="center"/>
          </w:tcPr>
          <w:p w14:paraId="319D3603" w14:textId="77777777" w:rsidR="004A2E87" w:rsidRPr="00F1271B" w:rsidRDefault="004A2E87"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36" w:type="dxa"/>
            <w:tcBorders>
              <w:top w:val="nil"/>
              <w:left w:val="nil"/>
              <w:bottom w:val="nil"/>
              <w:right w:val="nil"/>
            </w:tcBorders>
            <w:vAlign w:val="center"/>
          </w:tcPr>
          <w:p w14:paraId="772DCFE0" w14:textId="77777777" w:rsidR="004A2E87" w:rsidRPr="00F1271B" w:rsidRDefault="004A2E87"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338CCCD2"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r>
      <w:tr w:rsidR="004A2E87" w:rsidRPr="00F1271B" w14:paraId="72413251" w14:textId="77777777" w:rsidTr="00266FE2">
        <w:tc>
          <w:tcPr>
            <w:tcW w:w="2421" w:type="dxa"/>
            <w:tcBorders>
              <w:top w:val="nil"/>
              <w:left w:val="nil"/>
              <w:bottom w:val="nil"/>
              <w:right w:val="nil"/>
            </w:tcBorders>
          </w:tcPr>
          <w:p w14:paraId="2D2C88EC"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6984" w:type="dxa"/>
            <w:gridSpan w:val="11"/>
            <w:tcBorders>
              <w:top w:val="nil"/>
              <w:left w:val="nil"/>
              <w:bottom w:val="nil"/>
              <w:right w:val="nil"/>
            </w:tcBorders>
          </w:tcPr>
          <w:p w14:paraId="208D92B0" w14:textId="77777777" w:rsidR="004A2E87" w:rsidRPr="00F1271B" w:rsidRDefault="004A2E87"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i/>
                <w:iCs/>
                <w:sz w:val="26"/>
                <w:szCs w:val="26"/>
                <w:lang w:val="en-US"/>
              </w:rPr>
              <w:t>(in million Baht)</w:t>
            </w:r>
          </w:p>
        </w:tc>
      </w:tr>
      <w:tr w:rsidR="004A2E87" w:rsidRPr="00F1271B" w14:paraId="64D0F186" w14:textId="77777777" w:rsidTr="00266FE2">
        <w:tc>
          <w:tcPr>
            <w:tcW w:w="2421" w:type="dxa"/>
            <w:tcBorders>
              <w:top w:val="nil"/>
              <w:left w:val="nil"/>
              <w:bottom w:val="nil"/>
              <w:right w:val="nil"/>
            </w:tcBorders>
          </w:tcPr>
          <w:p w14:paraId="4A343919" w14:textId="77777777" w:rsidR="004A2E87" w:rsidRPr="00F1271B" w:rsidRDefault="004A2E87"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Foreign currency related</w:t>
            </w:r>
          </w:p>
        </w:tc>
        <w:tc>
          <w:tcPr>
            <w:tcW w:w="900" w:type="dxa"/>
            <w:tcBorders>
              <w:top w:val="nil"/>
              <w:left w:val="nil"/>
              <w:bottom w:val="nil"/>
              <w:right w:val="nil"/>
            </w:tcBorders>
            <w:vAlign w:val="bottom"/>
          </w:tcPr>
          <w:p w14:paraId="507F4EAB" w14:textId="77777777" w:rsidR="004A2E87" w:rsidRPr="00F1271B"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3EF9E71D"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988" w:type="dxa"/>
            <w:tcBorders>
              <w:top w:val="nil"/>
              <w:left w:val="nil"/>
              <w:bottom w:val="nil"/>
              <w:right w:val="nil"/>
            </w:tcBorders>
            <w:vAlign w:val="bottom"/>
          </w:tcPr>
          <w:p w14:paraId="14241A15" w14:textId="77777777" w:rsidR="004A2E87" w:rsidRPr="00F1271B"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vAlign w:val="bottom"/>
          </w:tcPr>
          <w:p w14:paraId="4809433D"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981" w:type="dxa"/>
            <w:tcBorders>
              <w:top w:val="nil"/>
              <w:left w:val="nil"/>
              <w:bottom w:val="nil"/>
              <w:right w:val="nil"/>
            </w:tcBorders>
            <w:vAlign w:val="bottom"/>
          </w:tcPr>
          <w:p w14:paraId="26654A10" w14:textId="77777777" w:rsidR="004A2E87" w:rsidRPr="00F1271B" w:rsidRDefault="004A2E87" w:rsidP="00F1271B">
            <w:pPr>
              <w:pStyle w:val="ListParagraph"/>
              <w:spacing w:line="240" w:lineRule="exact"/>
              <w:ind w:left="0" w:right="41"/>
              <w:jc w:val="right"/>
              <w:rPr>
                <w:rFonts w:ascii="CordiaUPC" w:hAnsi="CordiaUPC" w:cs="CordiaUPC"/>
                <w:color w:val="000000"/>
                <w:sz w:val="26"/>
                <w:szCs w:val="26"/>
              </w:rPr>
            </w:pPr>
          </w:p>
        </w:tc>
        <w:tc>
          <w:tcPr>
            <w:tcW w:w="236" w:type="dxa"/>
            <w:tcBorders>
              <w:top w:val="nil"/>
              <w:left w:val="nil"/>
              <w:bottom w:val="nil"/>
              <w:right w:val="nil"/>
            </w:tcBorders>
            <w:vAlign w:val="bottom"/>
          </w:tcPr>
          <w:p w14:paraId="16D7058E"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51FCE5D6" w14:textId="77777777" w:rsidR="004A2E87" w:rsidRPr="00F1271B"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6E0A26FE"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986" w:type="dxa"/>
            <w:tcBorders>
              <w:top w:val="nil"/>
              <w:left w:val="nil"/>
              <w:bottom w:val="nil"/>
              <w:right w:val="nil"/>
            </w:tcBorders>
            <w:vAlign w:val="bottom"/>
          </w:tcPr>
          <w:p w14:paraId="1686DFD4" w14:textId="77777777" w:rsidR="004A2E87" w:rsidRPr="00F1271B" w:rsidRDefault="004A2E87"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4F457DBD" w14:textId="77777777" w:rsidR="004A2E87" w:rsidRPr="00F1271B" w:rsidRDefault="004A2E87" w:rsidP="00F1271B">
            <w:pPr>
              <w:pStyle w:val="index"/>
              <w:spacing w:after="0" w:line="240" w:lineRule="exact"/>
              <w:rPr>
                <w:rFonts w:ascii="CordiaUPC" w:hAnsi="CordiaUPC" w:cs="CordiaUPC"/>
                <w:sz w:val="26"/>
                <w:szCs w:val="26"/>
                <w:lang w:val="en-US" w:bidi="th-TH"/>
              </w:rPr>
            </w:pPr>
          </w:p>
        </w:tc>
        <w:tc>
          <w:tcPr>
            <w:tcW w:w="1008" w:type="dxa"/>
            <w:tcBorders>
              <w:top w:val="nil"/>
              <w:left w:val="nil"/>
              <w:bottom w:val="nil"/>
              <w:right w:val="nil"/>
            </w:tcBorders>
            <w:vAlign w:val="bottom"/>
          </w:tcPr>
          <w:p w14:paraId="37F59E91" w14:textId="77777777" w:rsidR="004A2E87" w:rsidRPr="00F1271B" w:rsidRDefault="004A2E87" w:rsidP="00F1271B">
            <w:pPr>
              <w:pStyle w:val="ListParagraph"/>
              <w:tabs>
                <w:tab w:val="decimal" w:pos="882"/>
              </w:tabs>
              <w:spacing w:line="240" w:lineRule="exact"/>
              <w:ind w:left="0" w:right="-109"/>
              <w:rPr>
                <w:rFonts w:ascii="CordiaUPC" w:hAnsi="CordiaUPC" w:cs="CordiaUPC"/>
                <w:color w:val="000000"/>
                <w:sz w:val="26"/>
                <w:szCs w:val="26"/>
              </w:rPr>
            </w:pPr>
          </w:p>
        </w:tc>
      </w:tr>
      <w:tr w:rsidR="009F7041" w:rsidRPr="00F1271B" w14:paraId="77B46815" w14:textId="77777777" w:rsidTr="00266FE2">
        <w:tc>
          <w:tcPr>
            <w:tcW w:w="2421" w:type="dxa"/>
            <w:tcBorders>
              <w:top w:val="nil"/>
              <w:left w:val="nil"/>
              <w:bottom w:val="nil"/>
              <w:right w:val="nil"/>
            </w:tcBorders>
          </w:tcPr>
          <w:p w14:paraId="3ECE7B25" w14:textId="77777777" w:rsidR="009F7041" w:rsidRPr="00F1271B" w:rsidRDefault="009F7041" w:rsidP="009F7041">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Trading Book</w:t>
            </w:r>
          </w:p>
        </w:tc>
        <w:tc>
          <w:tcPr>
            <w:tcW w:w="900" w:type="dxa"/>
            <w:tcBorders>
              <w:top w:val="nil"/>
              <w:left w:val="nil"/>
              <w:bottom w:val="nil"/>
              <w:right w:val="nil"/>
            </w:tcBorders>
          </w:tcPr>
          <w:p w14:paraId="12570FA3" w14:textId="0E59CDE1"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5,429</w:t>
            </w:r>
          </w:p>
        </w:tc>
        <w:tc>
          <w:tcPr>
            <w:tcW w:w="236" w:type="dxa"/>
            <w:tcBorders>
              <w:top w:val="nil"/>
              <w:left w:val="nil"/>
              <w:bottom w:val="nil"/>
              <w:right w:val="nil"/>
            </w:tcBorders>
          </w:tcPr>
          <w:p w14:paraId="30FFA7D9"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5AD6FC2F" w14:textId="263BF380"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5,306</w:t>
            </w:r>
          </w:p>
        </w:tc>
        <w:tc>
          <w:tcPr>
            <w:tcW w:w="243" w:type="dxa"/>
            <w:tcBorders>
              <w:top w:val="nil"/>
              <w:left w:val="nil"/>
              <w:bottom w:val="nil"/>
              <w:right w:val="nil"/>
            </w:tcBorders>
          </w:tcPr>
          <w:p w14:paraId="04957470"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74A0AC99" w14:textId="64F94945" w:rsidR="009F7041" w:rsidRPr="00F1271B" w:rsidRDefault="009F7041" w:rsidP="009F7041">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rPr>
              <w:t>398,467</w:t>
            </w:r>
          </w:p>
        </w:tc>
        <w:tc>
          <w:tcPr>
            <w:tcW w:w="236" w:type="dxa"/>
            <w:tcBorders>
              <w:top w:val="nil"/>
              <w:left w:val="nil"/>
              <w:bottom w:val="nil"/>
              <w:right w:val="nil"/>
            </w:tcBorders>
            <w:vAlign w:val="bottom"/>
          </w:tcPr>
          <w:p w14:paraId="530A6776" w14:textId="77777777" w:rsidR="009F7041" w:rsidRPr="00F1271B" w:rsidRDefault="009F7041" w:rsidP="009F7041">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512FF9B3" w14:textId="08D1CFE8"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4,997</w:t>
            </w:r>
          </w:p>
        </w:tc>
        <w:tc>
          <w:tcPr>
            <w:tcW w:w="236" w:type="dxa"/>
            <w:tcBorders>
              <w:top w:val="nil"/>
              <w:left w:val="nil"/>
              <w:bottom w:val="nil"/>
              <w:right w:val="nil"/>
            </w:tcBorders>
          </w:tcPr>
          <w:p w14:paraId="388B2E15"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tcPr>
          <w:p w14:paraId="4E739E3D" w14:textId="4B83BBEE"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4,772</w:t>
            </w:r>
          </w:p>
        </w:tc>
        <w:tc>
          <w:tcPr>
            <w:tcW w:w="236" w:type="dxa"/>
            <w:tcBorders>
              <w:top w:val="nil"/>
              <w:left w:val="nil"/>
              <w:bottom w:val="nil"/>
              <w:right w:val="nil"/>
            </w:tcBorders>
          </w:tcPr>
          <w:p w14:paraId="448A765B"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0EEB65FE" w14:textId="42B2C147" w:rsidR="009F7041" w:rsidRPr="00F1271B" w:rsidRDefault="009F7041" w:rsidP="009F7041">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rPr>
              <w:t>376,568</w:t>
            </w:r>
          </w:p>
        </w:tc>
      </w:tr>
      <w:tr w:rsidR="009F7041" w:rsidRPr="00F1271B" w14:paraId="450D9E2A" w14:textId="77777777" w:rsidTr="00266FE2">
        <w:tc>
          <w:tcPr>
            <w:tcW w:w="2421" w:type="dxa"/>
            <w:tcBorders>
              <w:top w:val="nil"/>
              <w:left w:val="nil"/>
              <w:bottom w:val="nil"/>
              <w:right w:val="nil"/>
            </w:tcBorders>
          </w:tcPr>
          <w:p w14:paraId="5F09F147" w14:textId="63BE973D" w:rsidR="009F7041" w:rsidRPr="00F1271B" w:rsidRDefault="009F7041" w:rsidP="009F7041">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xml:space="preserve">- Banking Book </w:t>
            </w:r>
          </w:p>
        </w:tc>
        <w:tc>
          <w:tcPr>
            <w:tcW w:w="900" w:type="dxa"/>
            <w:tcBorders>
              <w:top w:val="nil"/>
              <w:left w:val="nil"/>
              <w:bottom w:val="nil"/>
              <w:right w:val="nil"/>
            </w:tcBorders>
          </w:tcPr>
          <w:p w14:paraId="1B7A102E" w14:textId="02975FE1"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106</w:t>
            </w:r>
          </w:p>
        </w:tc>
        <w:tc>
          <w:tcPr>
            <w:tcW w:w="236" w:type="dxa"/>
            <w:tcBorders>
              <w:top w:val="nil"/>
              <w:left w:val="nil"/>
              <w:bottom w:val="nil"/>
              <w:right w:val="nil"/>
            </w:tcBorders>
          </w:tcPr>
          <w:p w14:paraId="34CB70F4"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7BB91BFA" w14:textId="3344C23A"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1</w:t>
            </w:r>
          </w:p>
        </w:tc>
        <w:tc>
          <w:tcPr>
            <w:tcW w:w="243" w:type="dxa"/>
            <w:tcBorders>
              <w:top w:val="nil"/>
              <w:left w:val="nil"/>
              <w:bottom w:val="nil"/>
              <w:right w:val="nil"/>
            </w:tcBorders>
          </w:tcPr>
          <w:p w14:paraId="07732FC6"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68FC6C69" w14:textId="178207DC" w:rsidR="009F7041" w:rsidRPr="00F1271B" w:rsidRDefault="009F7041" w:rsidP="009F7041">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rPr>
              <w:t>4,980</w:t>
            </w:r>
          </w:p>
        </w:tc>
        <w:tc>
          <w:tcPr>
            <w:tcW w:w="236" w:type="dxa"/>
            <w:tcBorders>
              <w:top w:val="nil"/>
              <w:left w:val="nil"/>
              <w:bottom w:val="nil"/>
              <w:right w:val="nil"/>
            </w:tcBorders>
            <w:vAlign w:val="bottom"/>
          </w:tcPr>
          <w:p w14:paraId="36D7DBCD" w14:textId="77777777" w:rsidR="009F7041" w:rsidRPr="00F1271B" w:rsidRDefault="009F7041" w:rsidP="009F7041">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12181148" w14:textId="46A4786B"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7</w:t>
            </w:r>
          </w:p>
        </w:tc>
        <w:tc>
          <w:tcPr>
            <w:tcW w:w="236" w:type="dxa"/>
            <w:tcBorders>
              <w:top w:val="nil"/>
              <w:left w:val="nil"/>
              <w:bottom w:val="nil"/>
              <w:right w:val="nil"/>
            </w:tcBorders>
          </w:tcPr>
          <w:p w14:paraId="405BA769"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tcPr>
          <w:p w14:paraId="17324016" w14:textId="29A1AD2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86</w:t>
            </w:r>
          </w:p>
        </w:tc>
        <w:tc>
          <w:tcPr>
            <w:tcW w:w="236" w:type="dxa"/>
            <w:tcBorders>
              <w:top w:val="nil"/>
              <w:left w:val="nil"/>
              <w:bottom w:val="nil"/>
              <w:right w:val="nil"/>
            </w:tcBorders>
          </w:tcPr>
          <w:p w14:paraId="7DD156C4"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62FAA80B" w14:textId="55ABABE2" w:rsidR="009F7041" w:rsidRPr="00F1271B" w:rsidRDefault="009F7041" w:rsidP="009F7041">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9,377</w:t>
            </w:r>
          </w:p>
        </w:tc>
      </w:tr>
      <w:tr w:rsidR="009F7041" w:rsidRPr="00F1271B" w14:paraId="39A3EBA8" w14:textId="77777777" w:rsidTr="00266FE2">
        <w:tc>
          <w:tcPr>
            <w:tcW w:w="2421" w:type="dxa"/>
            <w:tcBorders>
              <w:top w:val="nil"/>
              <w:left w:val="nil"/>
              <w:bottom w:val="nil"/>
              <w:right w:val="nil"/>
            </w:tcBorders>
          </w:tcPr>
          <w:p w14:paraId="7282A42A" w14:textId="2573A132" w:rsidR="009F7041" w:rsidRPr="00F1271B" w:rsidRDefault="009F7041" w:rsidP="009F7041">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Cash flow hedge</w:t>
            </w:r>
          </w:p>
        </w:tc>
        <w:tc>
          <w:tcPr>
            <w:tcW w:w="900" w:type="dxa"/>
            <w:tcBorders>
              <w:top w:val="nil"/>
              <w:left w:val="nil"/>
              <w:bottom w:val="nil"/>
              <w:right w:val="nil"/>
            </w:tcBorders>
          </w:tcPr>
          <w:p w14:paraId="18E0CEC1" w14:textId="39678A34"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1,636</w:t>
            </w:r>
          </w:p>
        </w:tc>
        <w:tc>
          <w:tcPr>
            <w:tcW w:w="236" w:type="dxa"/>
            <w:tcBorders>
              <w:top w:val="nil"/>
              <w:left w:val="nil"/>
              <w:bottom w:val="nil"/>
              <w:right w:val="nil"/>
            </w:tcBorders>
          </w:tcPr>
          <w:p w14:paraId="03688062"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5B11E0E7" w14:textId="08D85443"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496</w:t>
            </w:r>
          </w:p>
        </w:tc>
        <w:tc>
          <w:tcPr>
            <w:tcW w:w="243" w:type="dxa"/>
            <w:tcBorders>
              <w:top w:val="nil"/>
              <w:left w:val="nil"/>
              <w:bottom w:val="nil"/>
              <w:right w:val="nil"/>
            </w:tcBorders>
          </w:tcPr>
          <w:p w14:paraId="57EDEBB0"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5D779CBF" w14:textId="24F93082" w:rsidR="009F7041" w:rsidRPr="00F1271B" w:rsidRDefault="009F7041" w:rsidP="009F7041">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rPr>
              <w:t>33,808</w:t>
            </w:r>
          </w:p>
        </w:tc>
        <w:tc>
          <w:tcPr>
            <w:tcW w:w="236" w:type="dxa"/>
            <w:tcBorders>
              <w:top w:val="nil"/>
              <w:left w:val="nil"/>
              <w:bottom w:val="nil"/>
              <w:right w:val="nil"/>
            </w:tcBorders>
            <w:vAlign w:val="bottom"/>
          </w:tcPr>
          <w:p w14:paraId="50C5351C" w14:textId="77777777" w:rsidR="009F7041" w:rsidRPr="00F1271B" w:rsidRDefault="009F7041" w:rsidP="009F7041">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38935853" w14:textId="00786BEF"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2,398</w:t>
            </w:r>
          </w:p>
        </w:tc>
        <w:tc>
          <w:tcPr>
            <w:tcW w:w="236" w:type="dxa"/>
            <w:tcBorders>
              <w:top w:val="nil"/>
              <w:left w:val="nil"/>
              <w:bottom w:val="nil"/>
              <w:right w:val="nil"/>
            </w:tcBorders>
          </w:tcPr>
          <w:p w14:paraId="07B04A3D"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6" w:type="dxa"/>
            <w:tcBorders>
              <w:top w:val="nil"/>
              <w:left w:val="nil"/>
              <w:bottom w:val="nil"/>
              <w:right w:val="nil"/>
            </w:tcBorders>
          </w:tcPr>
          <w:p w14:paraId="111CB0B9" w14:textId="495CD856"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w:t>
            </w:r>
          </w:p>
        </w:tc>
        <w:tc>
          <w:tcPr>
            <w:tcW w:w="236" w:type="dxa"/>
            <w:tcBorders>
              <w:top w:val="nil"/>
              <w:left w:val="nil"/>
              <w:bottom w:val="nil"/>
              <w:right w:val="nil"/>
            </w:tcBorders>
          </w:tcPr>
          <w:p w14:paraId="14B46348"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67516BDD" w14:textId="12EAC75F" w:rsidR="009F7041" w:rsidRPr="00F1271B" w:rsidRDefault="009F7041" w:rsidP="009F7041">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39,106</w:t>
            </w:r>
          </w:p>
        </w:tc>
      </w:tr>
      <w:tr w:rsidR="009F7041" w:rsidRPr="00F1271B" w14:paraId="3D175772" w14:textId="77777777" w:rsidTr="00266FE2">
        <w:tc>
          <w:tcPr>
            <w:tcW w:w="2421" w:type="dxa"/>
            <w:tcBorders>
              <w:top w:val="nil"/>
              <w:left w:val="nil"/>
              <w:bottom w:val="nil"/>
              <w:right w:val="nil"/>
            </w:tcBorders>
          </w:tcPr>
          <w:p w14:paraId="367987E0" w14:textId="77777777" w:rsidR="009F7041" w:rsidRPr="00F1271B" w:rsidRDefault="009F7041" w:rsidP="009F7041">
            <w:pPr>
              <w:pStyle w:val="index"/>
              <w:spacing w:after="0" w:line="240" w:lineRule="exact"/>
              <w:rPr>
                <w:rFonts w:ascii="CordiaUPC" w:hAnsi="CordiaUPC" w:cs="CordiaUPC"/>
                <w:sz w:val="26"/>
                <w:szCs w:val="26"/>
                <w:lang w:val="en-US" w:bidi="th-TH"/>
              </w:rPr>
            </w:pPr>
          </w:p>
        </w:tc>
        <w:tc>
          <w:tcPr>
            <w:tcW w:w="900" w:type="dxa"/>
            <w:tcBorders>
              <w:top w:val="nil"/>
              <w:left w:val="nil"/>
              <w:bottom w:val="nil"/>
              <w:right w:val="nil"/>
            </w:tcBorders>
          </w:tcPr>
          <w:p w14:paraId="6F5E7550"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15C76F35"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rPr>
            </w:pPr>
          </w:p>
        </w:tc>
        <w:tc>
          <w:tcPr>
            <w:tcW w:w="988" w:type="dxa"/>
            <w:tcBorders>
              <w:top w:val="nil"/>
              <w:left w:val="nil"/>
              <w:bottom w:val="nil"/>
              <w:right w:val="nil"/>
            </w:tcBorders>
          </w:tcPr>
          <w:p w14:paraId="1F020286"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tcPr>
          <w:p w14:paraId="2B277FFC"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rPr>
            </w:pPr>
          </w:p>
        </w:tc>
        <w:tc>
          <w:tcPr>
            <w:tcW w:w="981" w:type="dxa"/>
            <w:tcBorders>
              <w:top w:val="nil"/>
              <w:left w:val="nil"/>
              <w:bottom w:val="nil"/>
              <w:right w:val="nil"/>
            </w:tcBorders>
          </w:tcPr>
          <w:p w14:paraId="2565ADF5" w14:textId="77777777" w:rsidR="009F7041" w:rsidRPr="00F1271B" w:rsidRDefault="009F7041" w:rsidP="009F7041">
            <w:pPr>
              <w:pStyle w:val="ListParagraph"/>
              <w:tabs>
                <w:tab w:val="decimal" w:pos="792"/>
              </w:tabs>
              <w:spacing w:line="240" w:lineRule="exact"/>
              <w:ind w:left="-18" w:right="-109"/>
              <w:rPr>
                <w:rFonts w:ascii="CordiaUPC" w:hAnsi="CordiaUPC" w:cs="CordiaUPC"/>
                <w:color w:val="000000"/>
                <w:sz w:val="26"/>
                <w:szCs w:val="26"/>
              </w:rPr>
            </w:pPr>
          </w:p>
        </w:tc>
        <w:tc>
          <w:tcPr>
            <w:tcW w:w="236" w:type="dxa"/>
            <w:tcBorders>
              <w:top w:val="nil"/>
              <w:left w:val="nil"/>
              <w:bottom w:val="nil"/>
              <w:right w:val="nil"/>
            </w:tcBorders>
            <w:vAlign w:val="bottom"/>
          </w:tcPr>
          <w:p w14:paraId="48CF4773" w14:textId="77777777" w:rsidR="009F7041" w:rsidRPr="00F1271B" w:rsidRDefault="009F7041" w:rsidP="009F7041">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52F4F080"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19BB43A8"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rPr>
            </w:pPr>
          </w:p>
        </w:tc>
        <w:tc>
          <w:tcPr>
            <w:tcW w:w="986" w:type="dxa"/>
            <w:tcBorders>
              <w:top w:val="nil"/>
              <w:left w:val="nil"/>
              <w:bottom w:val="nil"/>
              <w:right w:val="nil"/>
            </w:tcBorders>
          </w:tcPr>
          <w:p w14:paraId="401F3FC0"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tcPr>
          <w:p w14:paraId="09DD79AD"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rPr>
            </w:pPr>
          </w:p>
        </w:tc>
        <w:tc>
          <w:tcPr>
            <w:tcW w:w="1008" w:type="dxa"/>
            <w:tcBorders>
              <w:top w:val="nil"/>
              <w:left w:val="nil"/>
              <w:bottom w:val="nil"/>
              <w:right w:val="nil"/>
            </w:tcBorders>
          </w:tcPr>
          <w:p w14:paraId="10919BEC" w14:textId="77777777" w:rsidR="009F7041" w:rsidRPr="00F1271B" w:rsidRDefault="009F7041" w:rsidP="009F7041">
            <w:pPr>
              <w:pStyle w:val="ListParagraph"/>
              <w:tabs>
                <w:tab w:val="decimal" w:pos="792"/>
              </w:tabs>
              <w:spacing w:line="240" w:lineRule="exact"/>
              <w:ind w:left="-18" w:right="-109"/>
              <w:rPr>
                <w:rFonts w:ascii="CordiaUPC" w:hAnsi="CordiaUPC" w:cs="CordiaUPC"/>
                <w:color w:val="000000"/>
                <w:sz w:val="26"/>
                <w:szCs w:val="26"/>
              </w:rPr>
            </w:pPr>
          </w:p>
        </w:tc>
      </w:tr>
      <w:tr w:rsidR="009F7041" w:rsidRPr="00F1271B" w14:paraId="4181E5F5" w14:textId="77777777" w:rsidTr="00266FE2">
        <w:tc>
          <w:tcPr>
            <w:tcW w:w="2421" w:type="dxa"/>
            <w:tcBorders>
              <w:top w:val="nil"/>
              <w:left w:val="nil"/>
              <w:bottom w:val="nil"/>
              <w:right w:val="nil"/>
            </w:tcBorders>
          </w:tcPr>
          <w:p w14:paraId="4382786C" w14:textId="77777777" w:rsidR="009F7041" w:rsidRPr="00F1271B" w:rsidRDefault="009F7041" w:rsidP="009F7041">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Interest rate related</w:t>
            </w:r>
          </w:p>
        </w:tc>
        <w:tc>
          <w:tcPr>
            <w:tcW w:w="900" w:type="dxa"/>
            <w:tcBorders>
              <w:top w:val="nil"/>
              <w:left w:val="nil"/>
              <w:bottom w:val="nil"/>
              <w:right w:val="nil"/>
            </w:tcBorders>
            <w:vAlign w:val="bottom"/>
          </w:tcPr>
          <w:p w14:paraId="7F529010"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cs/>
                <w:lang w:bidi="th-TH"/>
              </w:rPr>
            </w:pPr>
          </w:p>
        </w:tc>
        <w:tc>
          <w:tcPr>
            <w:tcW w:w="236" w:type="dxa"/>
            <w:tcBorders>
              <w:top w:val="nil"/>
              <w:left w:val="nil"/>
              <w:bottom w:val="nil"/>
              <w:right w:val="nil"/>
            </w:tcBorders>
            <w:vAlign w:val="bottom"/>
          </w:tcPr>
          <w:p w14:paraId="1D6DA4EF" w14:textId="77777777" w:rsidR="009F7041" w:rsidRPr="00F1271B" w:rsidRDefault="009F7041" w:rsidP="009F7041">
            <w:pPr>
              <w:pStyle w:val="index"/>
              <w:spacing w:after="0" w:line="240" w:lineRule="exact"/>
              <w:rPr>
                <w:rFonts w:ascii="CordiaUPC" w:hAnsi="CordiaUPC" w:cs="CordiaUPC"/>
                <w:color w:val="000000"/>
                <w:sz w:val="26"/>
                <w:szCs w:val="26"/>
                <w:lang w:val="en-GB"/>
              </w:rPr>
            </w:pPr>
          </w:p>
        </w:tc>
        <w:tc>
          <w:tcPr>
            <w:tcW w:w="988" w:type="dxa"/>
            <w:tcBorders>
              <w:top w:val="nil"/>
              <w:left w:val="nil"/>
              <w:bottom w:val="nil"/>
              <w:right w:val="nil"/>
            </w:tcBorders>
            <w:vAlign w:val="bottom"/>
          </w:tcPr>
          <w:p w14:paraId="125D26B0" w14:textId="77777777" w:rsidR="009F7041" w:rsidRPr="00F1271B" w:rsidRDefault="009F7041" w:rsidP="009F7041">
            <w:pPr>
              <w:pStyle w:val="ListParagraph"/>
              <w:tabs>
                <w:tab w:val="decimal" w:pos="682"/>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vAlign w:val="bottom"/>
          </w:tcPr>
          <w:p w14:paraId="1AA1FAD1" w14:textId="77777777" w:rsidR="009F7041" w:rsidRPr="00F1271B" w:rsidRDefault="009F7041" w:rsidP="009F7041">
            <w:pPr>
              <w:pStyle w:val="index"/>
              <w:spacing w:after="0" w:line="240" w:lineRule="exact"/>
              <w:rPr>
                <w:rFonts w:ascii="CordiaUPC" w:hAnsi="CordiaUPC" w:cs="CordiaUPC"/>
                <w:color w:val="000000"/>
                <w:sz w:val="26"/>
                <w:szCs w:val="26"/>
                <w:lang w:val="en-GB"/>
              </w:rPr>
            </w:pPr>
          </w:p>
        </w:tc>
        <w:tc>
          <w:tcPr>
            <w:tcW w:w="981" w:type="dxa"/>
            <w:tcBorders>
              <w:top w:val="nil"/>
              <w:left w:val="nil"/>
              <w:bottom w:val="nil"/>
              <w:right w:val="nil"/>
            </w:tcBorders>
            <w:vAlign w:val="bottom"/>
          </w:tcPr>
          <w:p w14:paraId="531FE556" w14:textId="77777777" w:rsidR="009F7041" w:rsidRPr="00F1271B" w:rsidRDefault="009F7041" w:rsidP="009F7041">
            <w:pPr>
              <w:pStyle w:val="ListParagraph"/>
              <w:tabs>
                <w:tab w:val="decimal" w:pos="792"/>
              </w:tabs>
              <w:spacing w:line="240" w:lineRule="exact"/>
              <w:ind w:left="-18" w:right="-109"/>
              <w:rPr>
                <w:rFonts w:ascii="CordiaUPC" w:hAnsi="CordiaUPC" w:cs="CordiaUPC"/>
                <w:color w:val="000000"/>
                <w:sz w:val="26"/>
                <w:szCs w:val="26"/>
              </w:rPr>
            </w:pPr>
          </w:p>
        </w:tc>
        <w:tc>
          <w:tcPr>
            <w:tcW w:w="236" w:type="dxa"/>
            <w:tcBorders>
              <w:top w:val="nil"/>
              <w:left w:val="nil"/>
              <w:bottom w:val="nil"/>
              <w:right w:val="nil"/>
            </w:tcBorders>
            <w:vAlign w:val="bottom"/>
          </w:tcPr>
          <w:p w14:paraId="09AE040A" w14:textId="77777777" w:rsidR="009F7041" w:rsidRPr="00F1271B" w:rsidRDefault="009F7041" w:rsidP="009F7041">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73DDA768"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cs/>
                <w:lang w:bidi="th-TH"/>
              </w:rPr>
            </w:pPr>
          </w:p>
        </w:tc>
        <w:tc>
          <w:tcPr>
            <w:tcW w:w="236" w:type="dxa"/>
            <w:tcBorders>
              <w:top w:val="nil"/>
              <w:left w:val="nil"/>
              <w:bottom w:val="nil"/>
              <w:right w:val="nil"/>
            </w:tcBorders>
            <w:vAlign w:val="bottom"/>
          </w:tcPr>
          <w:p w14:paraId="196C2E54" w14:textId="77777777" w:rsidR="009F7041" w:rsidRPr="00F1271B" w:rsidRDefault="009F7041" w:rsidP="009F7041">
            <w:pPr>
              <w:pStyle w:val="index"/>
              <w:spacing w:after="0" w:line="240" w:lineRule="exact"/>
              <w:rPr>
                <w:rFonts w:ascii="CordiaUPC" w:hAnsi="CordiaUPC" w:cs="CordiaUPC"/>
                <w:color w:val="000000"/>
                <w:sz w:val="26"/>
                <w:szCs w:val="26"/>
                <w:lang w:val="en-GB"/>
              </w:rPr>
            </w:pPr>
          </w:p>
        </w:tc>
        <w:tc>
          <w:tcPr>
            <w:tcW w:w="986" w:type="dxa"/>
            <w:tcBorders>
              <w:top w:val="nil"/>
              <w:left w:val="nil"/>
              <w:bottom w:val="nil"/>
              <w:right w:val="nil"/>
            </w:tcBorders>
            <w:vAlign w:val="bottom"/>
          </w:tcPr>
          <w:p w14:paraId="663A1592" w14:textId="77777777" w:rsidR="009F7041" w:rsidRPr="00F1271B" w:rsidRDefault="009F7041" w:rsidP="009F7041">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5D5A5FB3" w14:textId="77777777" w:rsidR="009F7041" w:rsidRPr="00F1271B" w:rsidRDefault="009F7041" w:rsidP="009F7041">
            <w:pPr>
              <w:pStyle w:val="index"/>
              <w:spacing w:after="0" w:line="240" w:lineRule="exact"/>
              <w:rPr>
                <w:rFonts w:ascii="CordiaUPC" w:hAnsi="CordiaUPC" w:cs="CordiaUPC"/>
                <w:color w:val="000000"/>
                <w:sz w:val="26"/>
                <w:szCs w:val="26"/>
                <w:lang w:val="en-GB"/>
              </w:rPr>
            </w:pPr>
          </w:p>
        </w:tc>
        <w:tc>
          <w:tcPr>
            <w:tcW w:w="1008" w:type="dxa"/>
            <w:tcBorders>
              <w:top w:val="nil"/>
              <w:left w:val="nil"/>
              <w:bottom w:val="nil"/>
              <w:right w:val="nil"/>
            </w:tcBorders>
            <w:vAlign w:val="bottom"/>
          </w:tcPr>
          <w:p w14:paraId="6F1631D0" w14:textId="77777777" w:rsidR="009F7041" w:rsidRPr="00F1271B" w:rsidRDefault="009F7041" w:rsidP="009F7041">
            <w:pPr>
              <w:pStyle w:val="ListParagraph"/>
              <w:tabs>
                <w:tab w:val="decimal" w:pos="792"/>
              </w:tabs>
              <w:spacing w:line="240" w:lineRule="exact"/>
              <w:ind w:left="-18" w:right="-109"/>
              <w:rPr>
                <w:rFonts w:ascii="CordiaUPC" w:hAnsi="CordiaUPC" w:cs="CordiaUPC"/>
                <w:color w:val="000000"/>
                <w:sz w:val="26"/>
                <w:szCs w:val="26"/>
              </w:rPr>
            </w:pPr>
          </w:p>
        </w:tc>
      </w:tr>
      <w:tr w:rsidR="009F7041" w:rsidRPr="00F1271B" w14:paraId="71C55F9B" w14:textId="77777777" w:rsidTr="00266FE2">
        <w:tc>
          <w:tcPr>
            <w:tcW w:w="2421" w:type="dxa"/>
            <w:tcBorders>
              <w:top w:val="nil"/>
              <w:left w:val="nil"/>
              <w:bottom w:val="nil"/>
              <w:right w:val="nil"/>
            </w:tcBorders>
          </w:tcPr>
          <w:p w14:paraId="2F5FC956" w14:textId="77777777" w:rsidR="009F7041" w:rsidRPr="00F1271B" w:rsidRDefault="009F7041" w:rsidP="009F7041">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Trading Book</w:t>
            </w:r>
          </w:p>
        </w:tc>
        <w:tc>
          <w:tcPr>
            <w:tcW w:w="900" w:type="dxa"/>
            <w:tcBorders>
              <w:top w:val="nil"/>
              <w:left w:val="nil"/>
              <w:bottom w:val="nil"/>
              <w:right w:val="nil"/>
            </w:tcBorders>
          </w:tcPr>
          <w:p w14:paraId="08BBC036" w14:textId="02A12660"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cs/>
                <w:lang w:bidi="th-TH"/>
              </w:rPr>
            </w:pPr>
            <w:r>
              <w:rPr>
                <w:rFonts w:ascii="CordiaUPC" w:hAnsi="CordiaUPC" w:cs="CordiaUPC"/>
                <w:color w:val="000000"/>
                <w:sz w:val="26"/>
                <w:szCs w:val="26"/>
              </w:rPr>
              <w:t>3,232</w:t>
            </w:r>
          </w:p>
        </w:tc>
        <w:tc>
          <w:tcPr>
            <w:tcW w:w="236" w:type="dxa"/>
            <w:tcBorders>
              <w:top w:val="nil"/>
              <w:left w:val="nil"/>
              <w:bottom w:val="nil"/>
              <w:right w:val="nil"/>
            </w:tcBorders>
          </w:tcPr>
          <w:p w14:paraId="25C99489"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top w:val="nil"/>
              <w:left w:val="nil"/>
              <w:bottom w:val="nil"/>
              <w:right w:val="nil"/>
            </w:tcBorders>
          </w:tcPr>
          <w:p w14:paraId="41541919" w14:textId="7B49CF84"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cs/>
                <w:lang w:bidi="th-TH"/>
              </w:rPr>
            </w:pPr>
            <w:r>
              <w:rPr>
                <w:rFonts w:ascii="CordiaUPC" w:hAnsi="CordiaUPC" w:cs="CordiaUPC"/>
                <w:color w:val="000000"/>
                <w:sz w:val="26"/>
                <w:szCs w:val="26"/>
              </w:rPr>
              <w:t>3,251</w:t>
            </w:r>
          </w:p>
        </w:tc>
        <w:tc>
          <w:tcPr>
            <w:tcW w:w="243" w:type="dxa"/>
            <w:tcBorders>
              <w:top w:val="nil"/>
              <w:left w:val="nil"/>
              <w:bottom w:val="nil"/>
              <w:right w:val="nil"/>
            </w:tcBorders>
          </w:tcPr>
          <w:p w14:paraId="525398F1"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top w:val="nil"/>
              <w:left w:val="nil"/>
              <w:bottom w:val="nil"/>
              <w:right w:val="nil"/>
            </w:tcBorders>
          </w:tcPr>
          <w:p w14:paraId="6C1F2C9D" w14:textId="59AB0652" w:rsidR="009F7041" w:rsidRPr="00F1271B" w:rsidRDefault="009F7041" w:rsidP="009F7041">
            <w:pPr>
              <w:pStyle w:val="ListParagraph"/>
              <w:tabs>
                <w:tab w:val="decimal" w:pos="792"/>
              </w:tabs>
              <w:spacing w:line="240" w:lineRule="exact"/>
              <w:ind w:left="-18" w:right="-109"/>
              <w:rPr>
                <w:rFonts w:ascii="CordiaUPC" w:hAnsi="CordiaUPC" w:cs="CordiaUPC"/>
                <w:color w:val="000000"/>
                <w:sz w:val="26"/>
                <w:szCs w:val="26"/>
                <w:lang w:bidi="th-TH"/>
              </w:rPr>
            </w:pPr>
            <w:r>
              <w:rPr>
                <w:rFonts w:ascii="CordiaUPC" w:hAnsi="CordiaUPC" w:cs="CordiaUPC"/>
                <w:color w:val="000000"/>
                <w:sz w:val="26"/>
                <w:szCs w:val="26"/>
              </w:rPr>
              <w:t>192,481</w:t>
            </w:r>
          </w:p>
        </w:tc>
        <w:tc>
          <w:tcPr>
            <w:tcW w:w="236" w:type="dxa"/>
            <w:tcBorders>
              <w:top w:val="nil"/>
              <w:left w:val="nil"/>
              <w:bottom w:val="nil"/>
              <w:right w:val="nil"/>
            </w:tcBorders>
            <w:vAlign w:val="bottom"/>
          </w:tcPr>
          <w:p w14:paraId="02FF85CA" w14:textId="77777777" w:rsidR="009F7041" w:rsidRPr="00F1271B" w:rsidRDefault="009F7041" w:rsidP="009F7041">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1FBC4883" w14:textId="1D493B7B"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cs/>
                <w:lang w:bidi="th-TH"/>
              </w:rPr>
            </w:pPr>
            <w:r>
              <w:rPr>
                <w:rFonts w:ascii="CordiaUPC" w:hAnsi="CordiaUPC" w:cs="CordiaUPC"/>
                <w:color w:val="000000"/>
                <w:sz w:val="26"/>
                <w:szCs w:val="26"/>
              </w:rPr>
              <w:t>4,444</w:t>
            </w:r>
          </w:p>
        </w:tc>
        <w:tc>
          <w:tcPr>
            <w:tcW w:w="236" w:type="dxa"/>
            <w:tcBorders>
              <w:top w:val="nil"/>
              <w:left w:val="nil"/>
              <w:bottom w:val="nil"/>
              <w:right w:val="nil"/>
            </w:tcBorders>
          </w:tcPr>
          <w:p w14:paraId="153690ED"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p>
        </w:tc>
        <w:tc>
          <w:tcPr>
            <w:tcW w:w="986" w:type="dxa"/>
            <w:tcBorders>
              <w:top w:val="nil"/>
              <w:left w:val="nil"/>
              <w:bottom w:val="nil"/>
              <w:right w:val="nil"/>
            </w:tcBorders>
          </w:tcPr>
          <w:p w14:paraId="69629B94" w14:textId="2831E6EE"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cs/>
                <w:lang w:bidi="th-TH"/>
              </w:rPr>
            </w:pPr>
            <w:r>
              <w:rPr>
                <w:rFonts w:ascii="CordiaUPC" w:hAnsi="CordiaUPC" w:cs="CordiaUPC"/>
                <w:color w:val="000000"/>
                <w:sz w:val="26"/>
                <w:szCs w:val="26"/>
              </w:rPr>
              <w:t>4,374</w:t>
            </w:r>
          </w:p>
        </w:tc>
        <w:tc>
          <w:tcPr>
            <w:tcW w:w="236" w:type="dxa"/>
            <w:tcBorders>
              <w:top w:val="nil"/>
              <w:left w:val="nil"/>
              <w:bottom w:val="nil"/>
              <w:right w:val="nil"/>
            </w:tcBorders>
          </w:tcPr>
          <w:p w14:paraId="06F7618C"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top w:val="nil"/>
              <w:left w:val="nil"/>
              <w:bottom w:val="nil"/>
              <w:right w:val="nil"/>
            </w:tcBorders>
          </w:tcPr>
          <w:p w14:paraId="5B65F719" w14:textId="2E09F421" w:rsidR="009F7041" w:rsidRPr="00F1271B" w:rsidRDefault="009F7041" w:rsidP="009F7041">
            <w:pPr>
              <w:pStyle w:val="ListParagraph"/>
              <w:tabs>
                <w:tab w:val="decimal" w:pos="792"/>
              </w:tabs>
              <w:spacing w:line="240" w:lineRule="exact"/>
              <w:ind w:left="-18" w:right="-109"/>
              <w:rPr>
                <w:rFonts w:ascii="CordiaUPC" w:hAnsi="CordiaUPC" w:cs="CordiaUPC"/>
                <w:color w:val="000000"/>
                <w:sz w:val="26"/>
                <w:szCs w:val="26"/>
                <w:lang w:bidi="th-TH"/>
              </w:rPr>
            </w:pPr>
            <w:r>
              <w:rPr>
                <w:rFonts w:ascii="CordiaUPC" w:hAnsi="CordiaUPC" w:cs="CordiaUPC"/>
                <w:color w:val="000000"/>
                <w:sz w:val="26"/>
                <w:szCs w:val="26"/>
              </w:rPr>
              <w:t>236,396</w:t>
            </w:r>
          </w:p>
        </w:tc>
      </w:tr>
      <w:tr w:rsidR="009F7041" w:rsidRPr="00F1271B" w14:paraId="4730A255" w14:textId="77777777" w:rsidTr="008A0E1D">
        <w:tc>
          <w:tcPr>
            <w:tcW w:w="2421" w:type="dxa"/>
            <w:tcBorders>
              <w:top w:val="nil"/>
              <w:left w:val="nil"/>
              <w:bottom w:val="nil"/>
              <w:right w:val="nil"/>
            </w:tcBorders>
          </w:tcPr>
          <w:p w14:paraId="1F163FFC" w14:textId="16A6243C" w:rsidR="009F7041" w:rsidRPr="00F1271B" w:rsidRDefault="009F7041" w:rsidP="009F7041">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Fair value hedge</w:t>
            </w:r>
          </w:p>
        </w:tc>
        <w:tc>
          <w:tcPr>
            <w:tcW w:w="900" w:type="dxa"/>
            <w:tcBorders>
              <w:top w:val="nil"/>
              <w:left w:val="nil"/>
              <w:bottom w:val="nil"/>
              <w:right w:val="nil"/>
            </w:tcBorders>
          </w:tcPr>
          <w:p w14:paraId="33A15D52" w14:textId="53C0A34E"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68</w:t>
            </w:r>
          </w:p>
        </w:tc>
        <w:tc>
          <w:tcPr>
            <w:tcW w:w="236" w:type="dxa"/>
            <w:tcBorders>
              <w:top w:val="nil"/>
              <w:left w:val="nil"/>
              <w:bottom w:val="nil"/>
              <w:right w:val="nil"/>
            </w:tcBorders>
          </w:tcPr>
          <w:p w14:paraId="5085E429"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p>
        </w:tc>
        <w:tc>
          <w:tcPr>
            <w:tcW w:w="988" w:type="dxa"/>
            <w:tcBorders>
              <w:top w:val="nil"/>
              <w:left w:val="nil"/>
              <w:bottom w:val="nil"/>
              <w:right w:val="nil"/>
            </w:tcBorders>
          </w:tcPr>
          <w:p w14:paraId="3B8EDCC6" w14:textId="2045C885"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w:t>
            </w:r>
          </w:p>
        </w:tc>
        <w:tc>
          <w:tcPr>
            <w:tcW w:w="243" w:type="dxa"/>
            <w:tcBorders>
              <w:top w:val="nil"/>
              <w:left w:val="nil"/>
              <w:bottom w:val="nil"/>
              <w:right w:val="nil"/>
            </w:tcBorders>
          </w:tcPr>
          <w:p w14:paraId="72B876A3"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p>
        </w:tc>
        <w:tc>
          <w:tcPr>
            <w:tcW w:w="981" w:type="dxa"/>
            <w:tcBorders>
              <w:top w:val="nil"/>
              <w:left w:val="nil"/>
              <w:bottom w:val="nil"/>
              <w:right w:val="nil"/>
            </w:tcBorders>
          </w:tcPr>
          <w:p w14:paraId="29AC3BD5" w14:textId="6888747E" w:rsidR="009F7041" w:rsidRPr="00F1271B" w:rsidRDefault="009F7041" w:rsidP="009F7041">
            <w:pPr>
              <w:pStyle w:val="ListParagraph"/>
              <w:tabs>
                <w:tab w:val="decimal" w:pos="792"/>
              </w:tabs>
              <w:spacing w:line="240" w:lineRule="exact"/>
              <w:ind w:left="-18" w:right="-109"/>
              <w:rPr>
                <w:rFonts w:ascii="CordiaUPC" w:hAnsi="CordiaUPC" w:cs="CordiaUPC"/>
                <w:color w:val="000000"/>
                <w:sz w:val="26"/>
                <w:szCs w:val="26"/>
                <w:cs/>
                <w:lang w:bidi="th-TH"/>
              </w:rPr>
            </w:pPr>
            <w:r>
              <w:rPr>
                <w:rFonts w:ascii="CordiaUPC" w:hAnsi="CordiaUPC" w:cs="CordiaUPC"/>
                <w:color w:val="000000"/>
                <w:sz w:val="26"/>
                <w:szCs w:val="26"/>
                <w:lang w:bidi="th-TH"/>
              </w:rPr>
              <w:t>8,013</w:t>
            </w:r>
          </w:p>
        </w:tc>
        <w:tc>
          <w:tcPr>
            <w:tcW w:w="236" w:type="dxa"/>
            <w:tcBorders>
              <w:top w:val="nil"/>
              <w:left w:val="nil"/>
              <w:bottom w:val="nil"/>
              <w:right w:val="nil"/>
            </w:tcBorders>
            <w:vAlign w:val="bottom"/>
          </w:tcPr>
          <w:p w14:paraId="4F803484" w14:textId="77777777" w:rsidR="009F7041" w:rsidRPr="00F1271B" w:rsidRDefault="009F7041" w:rsidP="009F7041">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046B9981" w14:textId="7951F0EA"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113</w:t>
            </w:r>
          </w:p>
        </w:tc>
        <w:tc>
          <w:tcPr>
            <w:tcW w:w="236" w:type="dxa"/>
            <w:tcBorders>
              <w:top w:val="nil"/>
              <w:left w:val="nil"/>
              <w:bottom w:val="nil"/>
              <w:right w:val="nil"/>
            </w:tcBorders>
          </w:tcPr>
          <w:p w14:paraId="2EEC8C68"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p>
        </w:tc>
        <w:tc>
          <w:tcPr>
            <w:tcW w:w="986" w:type="dxa"/>
            <w:tcBorders>
              <w:top w:val="nil"/>
              <w:left w:val="nil"/>
              <w:bottom w:val="nil"/>
              <w:right w:val="nil"/>
            </w:tcBorders>
          </w:tcPr>
          <w:p w14:paraId="43D34181" w14:textId="6DD8A376"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r>
              <w:rPr>
                <w:rFonts w:ascii="CordiaUPC" w:hAnsi="CordiaUPC" w:cs="CordiaUPC"/>
                <w:color w:val="000000"/>
                <w:sz w:val="26"/>
                <w:szCs w:val="26"/>
                <w:lang w:bidi="th-TH"/>
              </w:rPr>
              <w:t>35</w:t>
            </w:r>
          </w:p>
        </w:tc>
        <w:tc>
          <w:tcPr>
            <w:tcW w:w="236" w:type="dxa"/>
            <w:tcBorders>
              <w:top w:val="nil"/>
              <w:left w:val="nil"/>
              <w:bottom w:val="nil"/>
              <w:right w:val="nil"/>
            </w:tcBorders>
          </w:tcPr>
          <w:p w14:paraId="1A84D5E5" w14:textId="77777777" w:rsidR="009F7041" w:rsidRPr="00F1271B" w:rsidRDefault="009F7041" w:rsidP="009F7041">
            <w:pPr>
              <w:pStyle w:val="ListParagraph"/>
              <w:tabs>
                <w:tab w:val="decimal" w:pos="648"/>
              </w:tabs>
              <w:spacing w:line="240" w:lineRule="exact"/>
              <w:ind w:left="0" w:right="-109"/>
              <w:rPr>
                <w:rFonts w:ascii="CordiaUPC" w:hAnsi="CordiaUPC" w:cs="CordiaUPC"/>
                <w:color w:val="000000"/>
                <w:sz w:val="26"/>
                <w:szCs w:val="26"/>
                <w:lang w:bidi="th-TH"/>
              </w:rPr>
            </w:pPr>
          </w:p>
        </w:tc>
        <w:tc>
          <w:tcPr>
            <w:tcW w:w="1008" w:type="dxa"/>
            <w:tcBorders>
              <w:top w:val="nil"/>
              <w:left w:val="nil"/>
              <w:bottom w:val="nil"/>
              <w:right w:val="nil"/>
            </w:tcBorders>
          </w:tcPr>
          <w:p w14:paraId="750E7879" w14:textId="4EEEBA40" w:rsidR="009F7041" w:rsidRPr="00F1271B" w:rsidRDefault="009F7041" w:rsidP="009F7041">
            <w:pPr>
              <w:pStyle w:val="ListParagraph"/>
              <w:tabs>
                <w:tab w:val="decimal" w:pos="792"/>
              </w:tabs>
              <w:spacing w:line="240" w:lineRule="exact"/>
              <w:ind w:left="-18" w:right="-109"/>
              <w:rPr>
                <w:rFonts w:ascii="CordiaUPC" w:hAnsi="CordiaUPC" w:cs="CordiaUPC"/>
                <w:color w:val="000000"/>
                <w:sz w:val="26"/>
                <w:szCs w:val="26"/>
                <w:lang w:bidi="th-TH"/>
              </w:rPr>
            </w:pPr>
            <w:r>
              <w:rPr>
                <w:rFonts w:ascii="CordiaUPC" w:hAnsi="CordiaUPC" w:cs="CordiaUPC"/>
                <w:color w:val="000000"/>
                <w:sz w:val="26"/>
                <w:szCs w:val="26"/>
                <w:lang w:bidi="th-TH"/>
              </w:rPr>
              <w:t>8,509</w:t>
            </w:r>
          </w:p>
        </w:tc>
      </w:tr>
      <w:tr w:rsidR="009F7041" w:rsidRPr="00F1271B" w14:paraId="3A5E1C58" w14:textId="77777777" w:rsidTr="008A0E1D">
        <w:tc>
          <w:tcPr>
            <w:tcW w:w="2421" w:type="dxa"/>
            <w:tcBorders>
              <w:top w:val="nil"/>
              <w:left w:val="nil"/>
              <w:bottom w:val="nil"/>
              <w:right w:val="nil"/>
            </w:tcBorders>
          </w:tcPr>
          <w:p w14:paraId="2C009215" w14:textId="4A3A229C" w:rsidR="009F7041" w:rsidRPr="00F1271B" w:rsidRDefault="009F7041" w:rsidP="009F7041">
            <w:pPr>
              <w:pStyle w:val="index"/>
              <w:spacing w:after="0" w:line="240" w:lineRule="exact"/>
              <w:rPr>
                <w:rFonts w:ascii="CordiaUPC" w:hAnsi="CordiaUPC" w:cs="CordiaUPC"/>
                <w:b/>
                <w:bCs/>
                <w:sz w:val="26"/>
                <w:szCs w:val="26"/>
                <w:lang w:val="en-US" w:bidi="th-TH"/>
              </w:rPr>
            </w:pPr>
            <w:r w:rsidRPr="00F1271B">
              <w:rPr>
                <w:rFonts w:ascii="CordiaUPC" w:hAnsi="CordiaUPC" w:cs="CordiaUPC" w:hint="cs"/>
                <w:b/>
                <w:bCs/>
                <w:sz w:val="26"/>
                <w:szCs w:val="26"/>
                <w:lang w:val="en-US" w:bidi="th-TH"/>
              </w:rPr>
              <w:t>Total</w:t>
            </w:r>
          </w:p>
        </w:tc>
        <w:tc>
          <w:tcPr>
            <w:tcW w:w="900" w:type="dxa"/>
            <w:tcBorders>
              <w:top w:val="single" w:sz="4" w:space="0" w:color="auto"/>
              <w:left w:val="nil"/>
              <w:bottom w:val="double" w:sz="4" w:space="0" w:color="auto"/>
              <w:right w:val="nil"/>
            </w:tcBorders>
          </w:tcPr>
          <w:p w14:paraId="2CF0ECD9" w14:textId="0E8D265B"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cs/>
                <w:lang w:bidi="th-TH"/>
              </w:rPr>
            </w:pPr>
            <w:r>
              <w:rPr>
                <w:rFonts w:ascii="CordiaUPC" w:hAnsi="CordiaUPC" w:cs="CordiaUPC"/>
                <w:b/>
                <w:bCs/>
                <w:color w:val="000000"/>
                <w:sz w:val="26"/>
                <w:szCs w:val="26"/>
              </w:rPr>
              <w:t>10,471</w:t>
            </w:r>
          </w:p>
        </w:tc>
        <w:tc>
          <w:tcPr>
            <w:tcW w:w="236" w:type="dxa"/>
            <w:tcBorders>
              <w:top w:val="nil"/>
              <w:left w:val="nil"/>
              <w:bottom w:val="nil"/>
              <w:right w:val="nil"/>
            </w:tcBorders>
          </w:tcPr>
          <w:p w14:paraId="31BB03AB" w14:textId="77777777"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8" w:type="dxa"/>
            <w:tcBorders>
              <w:top w:val="single" w:sz="4" w:space="0" w:color="auto"/>
              <w:left w:val="nil"/>
              <w:bottom w:val="double" w:sz="4" w:space="0" w:color="auto"/>
              <w:right w:val="nil"/>
            </w:tcBorders>
          </w:tcPr>
          <w:p w14:paraId="6E8891DB" w14:textId="58053AB6"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bidi="th-TH"/>
              </w:rPr>
            </w:pPr>
            <w:r>
              <w:rPr>
                <w:rFonts w:ascii="CordiaUPC" w:hAnsi="CordiaUPC" w:cs="CordiaUPC"/>
                <w:b/>
                <w:bCs/>
                <w:color w:val="000000"/>
                <w:sz w:val="26"/>
                <w:szCs w:val="26"/>
              </w:rPr>
              <w:t>9,054</w:t>
            </w:r>
          </w:p>
        </w:tc>
        <w:tc>
          <w:tcPr>
            <w:tcW w:w="243" w:type="dxa"/>
            <w:tcBorders>
              <w:top w:val="nil"/>
              <w:left w:val="nil"/>
              <w:bottom w:val="nil"/>
              <w:right w:val="nil"/>
            </w:tcBorders>
          </w:tcPr>
          <w:p w14:paraId="08507D7E" w14:textId="77777777"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1" w:type="dxa"/>
            <w:tcBorders>
              <w:top w:val="single" w:sz="4" w:space="0" w:color="auto"/>
              <w:left w:val="nil"/>
              <w:bottom w:val="double" w:sz="4" w:space="0" w:color="auto"/>
              <w:right w:val="nil"/>
            </w:tcBorders>
          </w:tcPr>
          <w:p w14:paraId="12EAF2DD" w14:textId="5BAA4729" w:rsidR="009F7041" w:rsidRPr="00F1271B" w:rsidRDefault="009F7041" w:rsidP="009F7041">
            <w:pPr>
              <w:pStyle w:val="ListParagraph"/>
              <w:tabs>
                <w:tab w:val="decimal" w:pos="792"/>
              </w:tabs>
              <w:spacing w:line="240" w:lineRule="exact"/>
              <w:ind w:left="-18" w:right="-109"/>
              <w:rPr>
                <w:rFonts w:ascii="CordiaUPC" w:hAnsi="CordiaUPC" w:cs="CordiaUPC"/>
                <w:b/>
                <w:bCs/>
                <w:color w:val="000000"/>
                <w:sz w:val="26"/>
                <w:szCs w:val="26"/>
                <w:lang w:bidi="th-TH"/>
              </w:rPr>
            </w:pPr>
            <w:r w:rsidRPr="00DE14E0">
              <w:rPr>
                <w:rFonts w:ascii="CordiaUPC" w:hAnsi="CordiaUPC" w:cs="CordiaUPC"/>
                <w:b/>
                <w:bCs/>
                <w:color w:val="000000"/>
                <w:sz w:val="26"/>
                <w:szCs w:val="26"/>
              </w:rPr>
              <w:t>637,749</w:t>
            </w:r>
          </w:p>
        </w:tc>
        <w:tc>
          <w:tcPr>
            <w:tcW w:w="236" w:type="dxa"/>
            <w:tcBorders>
              <w:top w:val="nil"/>
              <w:left w:val="nil"/>
              <w:bottom w:val="nil"/>
              <w:right w:val="nil"/>
            </w:tcBorders>
            <w:vAlign w:val="bottom"/>
          </w:tcPr>
          <w:p w14:paraId="5A73C294" w14:textId="77777777" w:rsidR="009F7041" w:rsidRPr="00F1271B" w:rsidRDefault="009F7041" w:rsidP="009F7041">
            <w:pPr>
              <w:pStyle w:val="index"/>
              <w:spacing w:after="0" w:line="240" w:lineRule="exact"/>
              <w:rPr>
                <w:rFonts w:ascii="CordiaUPC" w:hAnsi="CordiaUPC" w:cs="CordiaUPC"/>
                <w:b/>
                <w:bCs/>
                <w:sz w:val="26"/>
                <w:szCs w:val="26"/>
                <w:lang w:val="en-US" w:bidi="th-TH"/>
              </w:rPr>
            </w:pPr>
          </w:p>
        </w:tc>
        <w:tc>
          <w:tcPr>
            <w:tcW w:w="934" w:type="dxa"/>
            <w:tcBorders>
              <w:top w:val="single" w:sz="4" w:space="0" w:color="auto"/>
              <w:left w:val="nil"/>
              <w:bottom w:val="double" w:sz="4" w:space="0" w:color="auto"/>
              <w:right w:val="nil"/>
            </w:tcBorders>
          </w:tcPr>
          <w:p w14:paraId="25FC8DBF" w14:textId="17406E10"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cs/>
                <w:lang w:bidi="th-TH"/>
              </w:rPr>
            </w:pPr>
            <w:r>
              <w:rPr>
                <w:rFonts w:ascii="CordiaUPC" w:hAnsi="CordiaUPC" w:cs="CordiaUPC"/>
                <w:b/>
                <w:bCs/>
                <w:color w:val="000000"/>
                <w:sz w:val="26"/>
                <w:szCs w:val="26"/>
              </w:rPr>
              <w:t>11,959</w:t>
            </w:r>
          </w:p>
        </w:tc>
        <w:tc>
          <w:tcPr>
            <w:tcW w:w="236" w:type="dxa"/>
            <w:tcBorders>
              <w:top w:val="nil"/>
              <w:left w:val="nil"/>
              <w:bottom w:val="nil"/>
              <w:right w:val="nil"/>
            </w:tcBorders>
          </w:tcPr>
          <w:p w14:paraId="64D69407" w14:textId="77777777"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986" w:type="dxa"/>
            <w:tcBorders>
              <w:top w:val="single" w:sz="4" w:space="0" w:color="auto"/>
              <w:left w:val="nil"/>
              <w:bottom w:val="double" w:sz="4" w:space="0" w:color="auto"/>
              <w:right w:val="nil"/>
            </w:tcBorders>
          </w:tcPr>
          <w:p w14:paraId="16F9C0DD" w14:textId="14DC5B9D"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bidi="th-TH"/>
              </w:rPr>
            </w:pPr>
            <w:r>
              <w:rPr>
                <w:rFonts w:ascii="CordiaUPC" w:hAnsi="CordiaUPC" w:cs="CordiaUPC"/>
                <w:b/>
                <w:bCs/>
                <w:color w:val="000000"/>
                <w:sz w:val="26"/>
                <w:szCs w:val="26"/>
              </w:rPr>
              <w:t>9,268</w:t>
            </w:r>
          </w:p>
        </w:tc>
        <w:tc>
          <w:tcPr>
            <w:tcW w:w="236" w:type="dxa"/>
            <w:tcBorders>
              <w:top w:val="nil"/>
              <w:left w:val="nil"/>
              <w:bottom w:val="nil"/>
              <w:right w:val="nil"/>
            </w:tcBorders>
          </w:tcPr>
          <w:p w14:paraId="06689C7B" w14:textId="77777777"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bidi="th-TH"/>
              </w:rPr>
            </w:pPr>
          </w:p>
        </w:tc>
        <w:tc>
          <w:tcPr>
            <w:tcW w:w="1008" w:type="dxa"/>
            <w:tcBorders>
              <w:top w:val="single" w:sz="4" w:space="0" w:color="auto"/>
              <w:left w:val="nil"/>
              <w:bottom w:val="double" w:sz="4" w:space="0" w:color="auto"/>
              <w:right w:val="nil"/>
            </w:tcBorders>
          </w:tcPr>
          <w:p w14:paraId="7647C504" w14:textId="4FB5BA21" w:rsidR="009F7041" w:rsidRPr="00F1271B" w:rsidRDefault="009F7041" w:rsidP="009F7041">
            <w:pPr>
              <w:pStyle w:val="ListParagraph"/>
              <w:tabs>
                <w:tab w:val="decimal" w:pos="792"/>
              </w:tabs>
              <w:spacing w:line="240" w:lineRule="exact"/>
              <w:ind w:left="-18" w:right="-109"/>
              <w:rPr>
                <w:rFonts w:ascii="CordiaUPC" w:hAnsi="CordiaUPC" w:cs="CordiaUPC"/>
                <w:b/>
                <w:bCs/>
                <w:color w:val="000000"/>
                <w:sz w:val="26"/>
                <w:szCs w:val="26"/>
                <w:lang w:bidi="th-TH"/>
              </w:rPr>
            </w:pPr>
            <w:r>
              <w:rPr>
                <w:rFonts w:ascii="CordiaUPC" w:hAnsi="CordiaUPC" w:cs="CordiaUPC"/>
                <w:b/>
                <w:bCs/>
                <w:color w:val="000000"/>
                <w:sz w:val="26"/>
                <w:szCs w:val="26"/>
              </w:rPr>
              <w:t>669,956</w:t>
            </w:r>
          </w:p>
        </w:tc>
      </w:tr>
      <w:bookmarkEnd w:id="10"/>
    </w:tbl>
    <w:p w14:paraId="1DDF7A28" w14:textId="39B9B479" w:rsidR="00266FE2" w:rsidRPr="00F1271B" w:rsidRDefault="00266FE2" w:rsidP="00F1271B">
      <w:pPr>
        <w:spacing w:line="240" w:lineRule="exact"/>
        <w:rPr>
          <w:rFonts w:ascii="CordiaUPC" w:hAnsi="CordiaUPC" w:cs="CordiaUPC"/>
          <w:sz w:val="26"/>
          <w:szCs w:val="26"/>
        </w:rPr>
      </w:pPr>
    </w:p>
    <w:tbl>
      <w:tblPr>
        <w:tblW w:w="9405"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900"/>
        <w:gridCol w:w="236"/>
        <w:gridCol w:w="988"/>
        <w:gridCol w:w="243"/>
        <w:gridCol w:w="981"/>
        <w:gridCol w:w="236"/>
        <w:gridCol w:w="934"/>
        <w:gridCol w:w="236"/>
        <w:gridCol w:w="980"/>
        <w:gridCol w:w="242"/>
        <w:gridCol w:w="1008"/>
      </w:tblGrid>
      <w:tr w:rsidR="00EE7801" w:rsidRPr="00F1271B" w14:paraId="167A5527" w14:textId="77777777" w:rsidTr="00266FE2">
        <w:tc>
          <w:tcPr>
            <w:tcW w:w="2421" w:type="dxa"/>
            <w:tcBorders>
              <w:top w:val="nil"/>
              <w:left w:val="nil"/>
              <w:bottom w:val="nil"/>
              <w:right w:val="nil"/>
            </w:tcBorders>
          </w:tcPr>
          <w:p w14:paraId="215E0A61" w14:textId="57853BFB" w:rsidR="00EE7801" w:rsidRPr="00F1271B" w:rsidRDefault="00203DD3"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rPr>
              <w:br w:type="page"/>
            </w:r>
          </w:p>
        </w:tc>
        <w:tc>
          <w:tcPr>
            <w:tcW w:w="6984" w:type="dxa"/>
            <w:gridSpan w:val="11"/>
            <w:tcBorders>
              <w:top w:val="nil"/>
              <w:left w:val="nil"/>
              <w:bottom w:val="nil"/>
              <w:right w:val="nil"/>
            </w:tcBorders>
          </w:tcPr>
          <w:p w14:paraId="2FC0E768" w14:textId="77777777" w:rsidR="00EE7801" w:rsidRPr="00F1271B" w:rsidRDefault="00EE7801"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b/>
                <w:bCs/>
                <w:sz w:val="26"/>
                <w:szCs w:val="26"/>
                <w:lang w:val="en-GB"/>
              </w:rPr>
              <w:t>Bank only</w:t>
            </w:r>
          </w:p>
        </w:tc>
      </w:tr>
      <w:tr w:rsidR="000B7595" w:rsidRPr="00F1271B" w14:paraId="59178A08" w14:textId="77777777" w:rsidTr="00266FE2">
        <w:tc>
          <w:tcPr>
            <w:tcW w:w="2421" w:type="dxa"/>
            <w:tcBorders>
              <w:top w:val="nil"/>
              <w:left w:val="nil"/>
              <w:bottom w:val="nil"/>
              <w:right w:val="nil"/>
            </w:tcBorders>
          </w:tcPr>
          <w:p w14:paraId="6E2180DF"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3348" w:type="dxa"/>
            <w:gridSpan w:val="5"/>
            <w:tcBorders>
              <w:top w:val="nil"/>
              <w:left w:val="nil"/>
              <w:bottom w:val="nil"/>
              <w:right w:val="nil"/>
            </w:tcBorders>
          </w:tcPr>
          <w:p w14:paraId="1659E4B3" w14:textId="2F506F8B" w:rsidR="000B7595" w:rsidRPr="00F1271B" w:rsidRDefault="000B7595" w:rsidP="000B7595">
            <w:pPr>
              <w:spacing w:line="240" w:lineRule="exact"/>
              <w:ind w:left="-108" w:right="-108"/>
              <w:jc w:val="center"/>
              <w:rPr>
                <w:rFonts w:ascii="CordiaUPC" w:hAnsi="CordiaUPC" w:cs="CordiaUPC"/>
                <w:color w:val="000000"/>
                <w:sz w:val="26"/>
                <w:szCs w:val="26"/>
                <w:lang w:val="en-US"/>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w:t>
            </w:r>
          </w:p>
        </w:tc>
        <w:tc>
          <w:tcPr>
            <w:tcW w:w="236" w:type="dxa"/>
            <w:tcBorders>
              <w:top w:val="nil"/>
              <w:left w:val="nil"/>
              <w:bottom w:val="nil"/>
              <w:right w:val="nil"/>
            </w:tcBorders>
          </w:tcPr>
          <w:p w14:paraId="11A759E8" w14:textId="77777777" w:rsidR="000B7595" w:rsidRPr="00F1271B" w:rsidRDefault="000B7595" w:rsidP="000B7595">
            <w:pPr>
              <w:spacing w:line="240" w:lineRule="exact"/>
              <w:ind w:left="-108" w:right="-108"/>
              <w:jc w:val="center"/>
              <w:rPr>
                <w:rFonts w:ascii="CordiaUPC" w:hAnsi="CordiaUPC" w:cs="CordiaUPC"/>
                <w:color w:val="000000"/>
                <w:sz w:val="26"/>
                <w:szCs w:val="26"/>
                <w:lang w:val="en-US"/>
              </w:rPr>
            </w:pPr>
          </w:p>
        </w:tc>
        <w:tc>
          <w:tcPr>
            <w:tcW w:w="3400" w:type="dxa"/>
            <w:gridSpan w:val="5"/>
            <w:tcBorders>
              <w:top w:val="nil"/>
              <w:left w:val="nil"/>
              <w:bottom w:val="nil"/>
              <w:right w:val="nil"/>
            </w:tcBorders>
          </w:tcPr>
          <w:p w14:paraId="5C30D991" w14:textId="4BE2D8D7" w:rsidR="000B7595" w:rsidRPr="00F1271B" w:rsidRDefault="000B7595" w:rsidP="000B7595">
            <w:pPr>
              <w:spacing w:line="240" w:lineRule="exact"/>
              <w:ind w:left="-108" w:right="-108"/>
              <w:jc w:val="center"/>
              <w:rPr>
                <w:rFonts w:ascii="CordiaUPC" w:hAnsi="CordiaUPC" w:cs="CordiaUPC"/>
                <w:color w:val="000000"/>
                <w:sz w:val="26"/>
                <w:szCs w:val="26"/>
                <w:lang w:val="en-US"/>
              </w:rPr>
            </w:pPr>
            <w:r w:rsidRPr="00887104">
              <w:rPr>
                <w:rFonts w:ascii="CordiaUPC" w:hAnsi="CordiaUPC" w:cs="CordiaUPC" w:hint="cs"/>
                <w:color w:val="000000"/>
                <w:sz w:val="26"/>
                <w:szCs w:val="26"/>
                <w:lang w:val="en-US" w:bidi="th-TH"/>
              </w:rPr>
              <w:t>31 December 2020</w:t>
            </w:r>
          </w:p>
        </w:tc>
      </w:tr>
      <w:tr w:rsidR="00EE7801" w:rsidRPr="00F1271B" w14:paraId="6A94A09C" w14:textId="77777777" w:rsidTr="00266FE2">
        <w:tc>
          <w:tcPr>
            <w:tcW w:w="2421" w:type="dxa"/>
            <w:tcBorders>
              <w:top w:val="nil"/>
              <w:left w:val="nil"/>
              <w:bottom w:val="nil"/>
              <w:right w:val="nil"/>
            </w:tcBorders>
          </w:tcPr>
          <w:p w14:paraId="7717467F"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52F85E10" w14:textId="3A1DFD79" w:rsidR="00EE7801" w:rsidRPr="00F1271B" w:rsidRDefault="00EE7801"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Fair value</w:t>
            </w:r>
          </w:p>
        </w:tc>
        <w:tc>
          <w:tcPr>
            <w:tcW w:w="243" w:type="dxa"/>
            <w:tcBorders>
              <w:top w:val="nil"/>
              <w:left w:val="nil"/>
              <w:bottom w:val="nil"/>
              <w:right w:val="nil"/>
            </w:tcBorders>
            <w:vAlign w:val="center"/>
          </w:tcPr>
          <w:p w14:paraId="1D3D6342"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57158D7A"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p>
        </w:tc>
        <w:tc>
          <w:tcPr>
            <w:tcW w:w="236" w:type="dxa"/>
            <w:tcBorders>
              <w:top w:val="nil"/>
              <w:left w:val="nil"/>
              <w:bottom w:val="nil"/>
              <w:right w:val="nil"/>
            </w:tcBorders>
            <w:vAlign w:val="center"/>
          </w:tcPr>
          <w:p w14:paraId="70E16B7E"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2150" w:type="dxa"/>
            <w:gridSpan w:val="3"/>
            <w:tcBorders>
              <w:top w:val="nil"/>
              <w:left w:val="nil"/>
              <w:bottom w:val="nil"/>
              <w:right w:val="nil"/>
            </w:tcBorders>
            <w:vAlign w:val="center"/>
          </w:tcPr>
          <w:p w14:paraId="12E5A960" w14:textId="74228F0C" w:rsidR="00EE7801" w:rsidRPr="00F1271B" w:rsidRDefault="00EE7801" w:rsidP="00F1271B">
            <w:pPr>
              <w:pStyle w:val="index"/>
              <w:spacing w:after="0" w:line="240" w:lineRule="exact"/>
              <w:ind w:left="-144" w:right="-162"/>
              <w:jc w:val="center"/>
              <w:rPr>
                <w:rFonts w:ascii="CordiaUPC" w:hAnsi="CordiaUPC" w:cs="CordiaUPC"/>
                <w:sz w:val="26"/>
                <w:szCs w:val="26"/>
                <w:lang w:val="en-US" w:bidi="th-TH"/>
              </w:rPr>
            </w:pPr>
            <w:r w:rsidRPr="00F1271B">
              <w:rPr>
                <w:rFonts w:ascii="CordiaUPC" w:hAnsi="CordiaUPC" w:cs="CordiaUPC" w:hint="cs"/>
                <w:sz w:val="26"/>
                <w:szCs w:val="26"/>
                <w:lang w:val="en-US" w:bidi="th-TH"/>
              </w:rPr>
              <w:t>Fair value</w:t>
            </w:r>
          </w:p>
        </w:tc>
        <w:tc>
          <w:tcPr>
            <w:tcW w:w="242" w:type="dxa"/>
            <w:tcBorders>
              <w:top w:val="nil"/>
              <w:left w:val="nil"/>
              <w:bottom w:val="nil"/>
              <w:right w:val="nil"/>
            </w:tcBorders>
            <w:vAlign w:val="center"/>
          </w:tcPr>
          <w:p w14:paraId="0F9F913C"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7793579A" w14:textId="77777777" w:rsidR="00EE7801" w:rsidRPr="00F1271B" w:rsidRDefault="00EE7801" w:rsidP="00F1271B">
            <w:pPr>
              <w:pStyle w:val="index"/>
              <w:spacing w:after="0" w:line="240" w:lineRule="exact"/>
              <w:ind w:right="-112"/>
              <w:jc w:val="center"/>
              <w:rPr>
                <w:rFonts w:ascii="CordiaUPC" w:hAnsi="CordiaUPC" w:cs="CordiaUPC"/>
                <w:sz w:val="26"/>
                <w:szCs w:val="26"/>
                <w:lang w:val="en-US" w:bidi="th-TH"/>
              </w:rPr>
            </w:pPr>
          </w:p>
        </w:tc>
      </w:tr>
      <w:tr w:rsidR="00EE7801" w:rsidRPr="00F1271B" w14:paraId="48F0AC00" w14:textId="77777777" w:rsidTr="00266FE2">
        <w:tc>
          <w:tcPr>
            <w:tcW w:w="2421" w:type="dxa"/>
            <w:tcBorders>
              <w:top w:val="nil"/>
              <w:left w:val="nil"/>
              <w:bottom w:val="nil"/>
              <w:right w:val="nil"/>
            </w:tcBorders>
          </w:tcPr>
          <w:p w14:paraId="62E26FA4"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2124" w:type="dxa"/>
            <w:gridSpan w:val="3"/>
            <w:tcBorders>
              <w:top w:val="nil"/>
              <w:left w:val="nil"/>
              <w:bottom w:val="nil"/>
              <w:right w:val="nil"/>
            </w:tcBorders>
            <w:vAlign w:val="center"/>
          </w:tcPr>
          <w:p w14:paraId="23E1C0CB" w14:textId="2B91D36A" w:rsidR="00EE7801" w:rsidRPr="00F1271B" w:rsidRDefault="00EE7801" w:rsidP="00F1271B">
            <w:pPr>
              <w:pStyle w:val="index"/>
              <w:spacing w:after="0" w:line="240" w:lineRule="exact"/>
              <w:ind w:left="-144" w:right="-162"/>
              <w:jc w:val="center"/>
              <w:rPr>
                <w:rFonts w:ascii="CordiaUPC" w:hAnsi="CordiaUPC" w:cs="CordiaUPC"/>
                <w:sz w:val="26"/>
                <w:szCs w:val="26"/>
                <w:lang w:val="en-US" w:bidi="th-TH"/>
              </w:rPr>
            </w:pPr>
          </w:p>
        </w:tc>
        <w:tc>
          <w:tcPr>
            <w:tcW w:w="243" w:type="dxa"/>
            <w:tcBorders>
              <w:top w:val="nil"/>
              <w:left w:val="nil"/>
              <w:bottom w:val="nil"/>
              <w:right w:val="nil"/>
            </w:tcBorders>
            <w:vAlign w:val="center"/>
          </w:tcPr>
          <w:p w14:paraId="26ADF9E6"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7B58B156"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c>
          <w:tcPr>
            <w:tcW w:w="236" w:type="dxa"/>
            <w:tcBorders>
              <w:top w:val="nil"/>
              <w:left w:val="nil"/>
              <w:bottom w:val="nil"/>
              <w:right w:val="nil"/>
            </w:tcBorders>
            <w:vAlign w:val="center"/>
          </w:tcPr>
          <w:p w14:paraId="149826B5"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2150" w:type="dxa"/>
            <w:gridSpan w:val="3"/>
            <w:tcBorders>
              <w:top w:val="nil"/>
              <w:left w:val="nil"/>
              <w:bottom w:val="nil"/>
              <w:right w:val="nil"/>
            </w:tcBorders>
            <w:vAlign w:val="center"/>
          </w:tcPr>
          <w:p w14:paraId="2C11A7FA" w14:textId="22CE28DF" w:rsidR="00EE7801" w:rsidRPr="00F1271B" w:rsidRDefault="00EE7801" w:rsidP="00F1271B">
            <w:pPr>
              <w:pStyle w:val="index"/>
              <w:spacing w:after="0" w:line="240" w:lineRule="exact"/>
              <w:ind w:left="-144" w:right="-162"/>
              <w:jc w:val="center"/>
              <w:rPr>
                <w:rFonts w:ascii="CordiaUPC" w:hAnsi="CordiaUPC" w:cs="CordiaUPC"/>
                <w:sz w:val="26"/>
                <w:szCs w:val="26"/>
                <w:lang w:val="en-US" w:bidi="th-TH"/>
              </w:rPr>
            </w:pPr>
          </w:p>
        </w:tc>
        <w:tc>
          <w:tcPr>
            <w:tcW w:w="242" w:type="dxa"/>
            <w:tcBorders>
              <w:top w:val="nil"/>
              <w:left w:val="nil"/>
              <w:bottom w:val="nil"/>
              <w:right w:val="nil"/>
            </w:tcBorders>
            <w:vAlign w:val="center"/>
          </w:tcPr>
          <w:p w14:paraId="3C65DA77"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2A7AED5C" w14:textId="77777777" w:rsidR="00EE7801" w:rsidRPr="00F1271B" w:rsidRDefault="00EE7801" w:rsidP="00F1271B">
            <w:pPr>
              <w:pStyle w:val="index"/>
              <w:spacing w:after="0" w:line="240" w:lineRule="exact"/>
              <w:ind w:right="-112"/>
              <w:jc w:val="center"/>
              <w:rPr>
                <w:rFonts w:ascii="CordiaUPC" w:hAnsi="CordiaUPC" w:cs="CordiaUPC"/>
                <w:sz w:val="26"/>
                <w:szCs w:val="26"/>
                <w:lang w:val="en-US" w:bidi="th-TH"/>
              </w:rPr>
            </w:pPr>
            <w:r w:rsidRPr="00F1271B">
              <w:rPr>
                <w:rFonts w:ascii="CordiaUPC" w:hAnsi="CordiaUPC" w:cs="CordiaUPC" w:hint="cs"/>
                <w:sz w:val="26"/>
                <w:szCs w:val="26"/>
                <w:lang w:val="en-US" w:bidi="th-TH"/>
              </w:rPr>
              <w:t>Notional</w:t>
            </w:r>
          </w:p>
        </w:tc>
      </w:tr>
      <w:tr w:rsidR="00EE7801" w:rsidRPr="00F1271B" w14:paraId="1726E05B" w14:textId="77777777" w:rsidTr="00266FE2">
        <w:tc>
          <w:tcPr>
            <w:tcW w:w="2421" w:type="dxa"/>
            <w:tcBorders>
              <w:top w:val="nil"/>
              <w:left w:val="nil"/>
              <w:bottom w:val="nil"/>
              <w:right w:val="nil"/>
            </w:tcBorders>
          </w:tcPr>
          <w:p w14:paraId="54036413" w14:textId="77777777" w:rsidR="00EE7801" w:rsidRPr="00F1271B" w:rsidRDefault="00EE7801"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Type of risks</w:t>
            </w:r>
          </w:p>
        </w:tc>
        <w:tc>
          <w:tcPr>
            <w:tcW w:w="900" w:type="dxa"/>
            <w:tcBorders>
              <w:top w:val="nil"/>
              <w:left w:val="nil"/>
              <w:bottom w:val="nil"/>
              <w:right w:val="nil"/>
            </w:tcBorders>
            <w:vAlign w:val="center"/>
          </w:tcPr>
          <w:p w14:paraId="21231235" w14:textId="77777777" w:rsidR="00EE7801" w:rsidRPr="00F1271B" w:rsidRDefault="00EE7801" w:rsidP="00F1271B">
            <w:pPr>
              <w:pStyle w:val="index"/>
              <w:spacing w:after="0" w:line="240" w:lineRule="exact"/>
              <w:ind w:left="-144"/>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597E44E8" w14:textId="77777777" w:rsidR="00EE7801" w:rsidRPr="00F1271B" w:rsidRDefault="00EE7801" w:rsidP="00F1271B">
            <w:pPr>
              <w:pStyle w:val="index"/>
              <w:spacing w:after="0" w:line="240" w:lineRule="exact"/>
              <w:ind w:left="-144"/>
              <w:jc w:val="center"/>
              <w:rPr>
                <w:rFonts w:ascii="CordiaUPC" w:hAnsi="CordiaUPC" w:cs="CordiaUPC"/>
                <w:sz w:val="26"/>
                <w:szCs w:val="26"/>
                <w:lang w:val="en-US" w:bidi="th-TH"/>
              </w:rPr>
            </w:pPr>
          </w:p>
        </w:tc>
        <w:tc>
          <w:tcPr>
            <w:tcW w:w="988" w:type="dxa"/>
            <w:tcBorders>
              <w:top w:val="nil"/>
              <w:left w:val="nil"/>
              <w:bottom w:val="nil"/>
              <w:right w:val="nil"/>
            </w:tcBorders>
            <w:vAlign w:val="center"/>
          </w:tcPr>
          <w:p w14:paraId="5C266753" w14:textId="77777777" w:rsidR="00EE7801" w:rsidRPr="00F1271B" w:rsidRDefault="00EE7801" w:rsidP="00F1271B">
            <w:pPr>
              <w:pStyle w:val="index"/>
              <w:spacing w:after="0" w:line="240" w:lineRule="exact"/>
              <w:ind w:left="-144"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43" w:type="dxa"/>
            <w:tcBorders>
              <w:top w:val="nil"/>
              <w:left w:val="nil"/>
              <w:bottom w:val="nil"/>
              <w:right w:val="nil"/>
            </w:tcBorders>
            <w:vAlign w:val="center"/>
          </w:tcPr>
          <w:p w14:paraId="4856BC56"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81" w:type="dxa"/>
            <w:tcBorders>
              <w:top w:val="nil"/>
              <w:left w:val="nil"/>
              <w:bottom w:val="nil"/>
              <w:right w:val="nil"/>
            </w:tcBorders>
            <w:vAlign w:val="center"/>
          </w:tcPr>
          <w:p w14:paraId="4283F946"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c>
          <w:tcPr>
            <w:tcW w:w="236" w:type="dxa"/>
            <w:tcBorders>
              <w:top w:val="nil"/>
              <w:left w:val="nil"/>
              <w:bottom w:val="nil"/>
              <w:right w:val="nil"/>
            </w:tcBorders>
            <w:vAlign w:val="center"/>
          </w:tcPr>
          <w:p w14:paraId="5BFEB796"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34" w:type="dxa"/>
            <w:tcBorders>
              <w:top w:val="nil"/>
              <w:left w:val="nil"/>
              <w:bottom w:val="nil"/>
              <w:right w:val="nil"/>
            </w:tcBorders>
            <w:vAlign w:val="center"/>
          </w:tcPr>
          <w:p w14:paraId="55D5E86E" w14:textId="77777777" w:rsidR="00EE7801" w:rsidRPr="00F1271B" w:rsidRDefault="00EE7801"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Assets</w:t>
            </w:r>
          </w:p>
        </w:tc>
        <w:tc>
          <w:tcPr>
            <w:tcW w:w="236" w:type="dxa"/>
            <w:tcBorders>
              <w:top w:val="nil"/>
              <w:left w:val="nil"/>
              <w:bottom w:val="nil"/>
              <w:right w:val="nil"/>
            </w:tcBorders>
            <w:vAlign w:val="center"/>
          </w:tcPr>
          <w:p w14:paraId="0A42B63B"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980" w:type="dxa"/>
            <w:tcBorders>
              <w:top w:val="nil"/>
              <w:left w:val="nil"/>
              <w:bottom w:val="nil"/>
              <w:right w:val="nil"/>
            </w:tcBorders>
            <w:vAlign w:val="center"/>
          </w:tcPr>
          <w:p w14:paraId="3C55A8FC" w14:textId="77777777" w:rsidR="00EE7801" w:rsidRPr="00F1271B" w:rsidRDefault="00EE7801" w:rsidP="00F1271B">
            <w:pPr>
              <w:pStyle w:val="index"/>
              <w:spacing w:after="0" w:line="240" w:lineRule="exact"/>
              <w:ind w:left="-119"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Liabilities</w:t>
            </w:r>
          </w:p>
        </w:tc>
        <w:tc>
          <w:tcPr>
            <w:tcW w:w="242" w:type="dxa"/>
            <w:tcBorders>
              <w:top w:val="nil"/>
              <w:left w:val="nil"/>
              <w:bottom w:val="nil"/>
              <w:right w:val="nil"/>
            </w:tcBorders>
            <w:vAlign w:val="center"/>
          </w:tcPr>
          <w:p w14:paraId="3D40A430" w14:textId="77777777" w:rsidR="00EE7801" w:rsidRPr="00F1271B" w:rsidRDefault="00EE7801" w:rsidP="00F1271B">
            <w:pPr>
              <w:pStyle w:val="index"/>
              <w:spacing w:after="0" w:line="240" w:lineRule="exact"/>
              <w:jc w:val="center"/>
              <w:rPr>
                <w:rFonts w:ascii="CordiaUPC" w:hAnsi="CordiaUPC" w:cs="CordiaUPC"/>
                <w:sz w:val="26"/>
                <w:szCs w:val="26"/>
                <w:lang w:val="en-US" w:bidi="th-TH"/>
              </w:rPr>
            </w:pPr>
          </w:p>
        </w:tc>
        <w:tc>
          <w:tcPr>
            <w:tcW w:w="1008" w:type="dxa"/>
            <w:tcBorders>
              <w:top w:val="nil"/>
              <w:left w:val="nil"/>
              <w:bottom w:val="nil"/>
              <w:right w:val="nil"/>
            </w:tcBorders>
            <w:vAlign w:val="center"/>
          </w:tcPr>
          <w:p w14:paraId="73E79AB4"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sz w:val="26"/>
                <w:szCs w:val="26"/>
                <w:lang w:val="en-US" w:bidi="th-TH"/>
              </w:rPr>
              <w:t>amount</w:t>
            </w:r>
          </w:p>
        </w:tc>
      </w:tr>
      <w:tr w:rsidR="00EE7801" w:rsidRPr="00F1271B" w14:paraId="7FD6010B" w14:textId="77777777" w:rsidTr="00266FE2">
        <w:tc>
          <w:tcPr>
            <w:tcW w:w="2421" w:type="dxa"/>
            <w:tcBorders>
              <w:top w:val="nil"/>
              <w:left w:val="nil"/>
              <w:bottom w:val="nil"/>
              <w:right w:val="nil"/>
            </w:tcBorders>
          </w:tcPr>
          <w:p w14:paraId="4979CB5D"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6984" w:type="dxa"/>
            <w:gridSpan w:val="11"/>
            <w:tcBorders>
              <w:top w:val="nil"/>
              <w:left w:val="nil"/>
              <w:bottom w:val="nil"/>
              <w:right w:val="nil"/>
            </w:tcBorders>
          </w:tcPr>
          <w:p w14:paraId="607B937D" w14:textId="77777777" w:rsidR="00EE7801" w:rsidRPr="00F1271B" w:rsidRDefault="00EE7801" w:rsidP="00F1271B">
            <w:pPr>
              <w:pStyle w:val="index"/>
              <w:spacing w:after="0" w:line="240" w:lineRule="exact"/>
              <w:ind w:right="-108"/>
              <w:jc w:val="center"/>
              <w:rPr>
                <w:rFonts w:ascii="CordiaUPC" w:hAnsi="CordiaUPC" w:cs="CordiaUPC"/>
                <w:sz w:val="26"/>
                <w:szCs w:val="26"/>
                <w:lang w:val="en-US" w:bidi="th-TH"/>
              </w:rPr>
            </w:pPr>
            <w:r w:rsidRPr="00F1271B">
              <w:rPr>
                <w:rFonts w:ascii="CordiaUPC" w:hAnsi="CordiaUPC" w:cs="CordiaUPC" w:hint="cs"/>
                <w:i/>
                <w:iCs/>
                <w:sz w:val="26"/>
                <w:szCs w:val="26"/>
                <w:lang w:val="en-US"/>
              </w:rPr>
              <w:t>(in million Baht)</w:t>
            </w:r>
          </w:p>
        </w:tc>
      </w:tr>
      <w:tr w:rsidR="00EE7801" w:rsidRPr="00F1271B" w14:paraId="5B7E0C0E" w14:textId="77777777" w:rsidTr="00266FE2">
        <w:tc>
          <w:tcPr>
            <w:tcW w:w="2421" w:type="dxa"/>
            <w:tcBorders>
              <w:top w:val="nil"/>
              <w:left w:val="nil"/>
              <w:bottom w:val="nil"/>
              <w:right w:val="nil"/>
            </w:tcBorders>
          </w:tcPr>
          <w:p w14:paraId="4FF2ECA5" w14:textId="77777777" w:rsidR="00EE7801" w:rsidRPr="00F1271B" w:rsidRDefault="00EE7801" w:rsidP="00F1271B">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Foreign currency related</w:t>
            </w:r>
          </w:p>
        </w:tc>
        <w:tc>
          <w:tcPr>
            <w:tcW w:w="900" w:type="dxa"/>
            <w:tcBorders>
              <w:top w:val="nil"/>
              <w:left w:val="nil"/>
              <w:bottom w:val="nil"/>
              <w:right w:val="nil"/>
            </w:tcBorders>
            <w:vAlign w:val="bottom"/>
          </w:tcPr>
          <w:p w14:paraId="356D5447" w14:textId="77777777" w:rsidR="00EE7801" w:rsidRPr="00F1271B"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3E46F592"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988" w:type="dxa"/>
            <w:tcBorders>
              <w:top w:val="nil"/>
              <w:left w:val="nil"/>
              <w:bottom w:val="nil"/>
              <w:right w:val="nil"/>
            </w:tcBorders>
            <w:vAlign w:val="bottom"/>
          </w:tcPr>
          <w:p w14:paraId="4347AA58" w14:textId="77777777" w:rsidR="00EE7801" w:rsidRPr="00F1271B"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43" w:type="dxa"/>
            <w:tcBorders>
              <w:top w:val="nil"/>
              <w:left w:val="nil"/>
              <w:bottom w:val="nil"/>
              <w:right w:val="nil"/>
            </w:tcBorders>
            <w:vAlign w:val="bottom"/>
          </w:tcPr>
          <w:p w14:paraId="2F5ED6AC"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981" w:type="dxa"/>
            <w:tcBorders>
              <w:top w:val="nil"/>
              <w:left w:val="nil"/>
              <w:bottom w:val="nil"/>
              <w:right w:val="nil"/>
            </w:tcBorders>
            <w:vAlign w:val="bottom"/>
          </w:tcPr>
          <w:p w14:paraId="645E631E" w14:textId="77777777" w:rsidR="00EE7801" w:rsidRPr="00F1271B" w:rsidRDefault="00EE7801" w:rsidP="00F1271B">
            <w:pPr>
              <w:pStyle w:val="ListParagraph"/>
              <w:spacing w:line="240" w:lineRule="exact"/>
              <w:ind w:left="0" w:right="41"/>
              <w:jc w:val="right"/>
              <w:rPr>
                <w:rFonts w:ascii="CordiaUPC" w:hAnsi="CordiaUPC" w:cs="CordiaUPC"/>
                <w:color w:val="000000"/>
                <w:sz w:val="26"/>
                <w:szCs w:val="26"/>
              </w:rPr>
            </w:pPr>
          </w:p>
        </w:tc>
        <w:tc>
          <w:tcPr>
            <w:tcW w:w="236" w:type="dxa"/>
            <w:tcBorders>
              <w:top w:val="nil"/>
              <w:left w:val="nil"/>
              <w:bottom w:val="nil"/>
              <w:right w:val="nil"/>
            </w:tcBorders>
            <w:vAlign w:val="bottom"/>
          </w:tcPr>
          <w:p w14:paraId="140D5F8D"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60175C0B" w14:textId="77777777" w:rsidR="00EE7801" w:rsidRPr="00F1271B"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36" w:type="dxa"/>
            <w:tcBorders>
              <w:top w:val="nil"/>
              <w:left w:val="nil"/>
              <w:bottom w:val="nil"/>
              <w:right w:val="nil"/>
            </w:tcBorders>
            <w:vAlign w:val="bottom"/>
          </w:tcPr>
          <w:p w14:paraId="7B32F832"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980" w:type="dxa"/>
            <w:tcBorders>
              <w:top w:val="nil"/>
              <w:left w:val="nil"/>
              <w:bottom w:val="nil"/>
              <w:right w:val="nil"/>
            </w:tcBorders>
            <w:vAlign w:val="bottom"/>
          </w:tcPr>
          <w:p w14:paraId="6D688D13" w14:textId="77777777" w:rsidR="00EE7801" w:rsidRPr="00F1271B" w:rsidRDefault="00EE7801" w:rsidP="00F1271B">
            <w:pPr>
              <w:pStyle w:val="ListParagraph"/>
              <w:tabs>
                <w:tab w:val="decimal" w:pos="682"/>
              </w:tabs>
              <w:spacing w:line="240" w:lineRule="exact"/>
              <w:ind w:left="0" w:right="-109"/>
              <w:rPr>
                <w:rFonts w:ascii="CordiaUPC" w:hAnsi="CordiaUPC" w:cs="CordiaUPC"/>
                <w:color w:val="000000"/>
                <w:sz w:val="26"/>
                <w:szCs w:val="26"/>
              </w:rPr>
            </w:pPr>
          </w:p>
        </w:tc>
        <w:tc>
          <w:tcPr>
            <w:tcW w:w="242" w:type="dxa"/>
            <w:tcBorders>
              <w:top w:val="nil"/>
              <w:left w:val="nil"/>
              <w:bottom w:val="nil"/>
              <w:right w:val="nil"/>
            </w:tcBorders>
            <w:vAlign w:val="bottom"/>
          </w:tcPr>
          <w:p w14:paraId="5EF8F5EE" w14:textId="77777777" w:rsidR="00EE7801" w:rsidRPr="00F1271B" w:rsidRDefault="00EE7801" w:rsidP="00F1271B">
            <w:pPr>
              <w:pStyle w:val="index"/>
              <w:spacing w:after="0" w:line="240" w:lineRule="exact"/>
              <w:rPr>
                <w:rFonts w:ascii="CordiaUPC" w:hAnsi="CordiaUPC" w:cs="CordiaUPC"/>
                <w:sz w:val="26"/>
                <w:szCs w:val="26"/>
                <w:lang w:val="en-US" w:bidi="th-TH"/>
              </w:rPr>
            </w:pPr>
          </w:p>
        </w:tc>
        <w:tc>
          <w:tcPr>
            <w:tcW w:w="1008" w:type="dxa"/>
            <w:tcBorders>
              <w:top w:val="nil"/>
              <w:left w:val="nil"/>
              <w:bottom w:val="nil"/>
              <w:right w:val="nil"/>
            </w:tcBorders>
            <w:vAlign w:val="bottom"/>
          </w:tcPr>
          <w:p w14:paraId="0FFF982F" w14:textId="77777777" w:rsidR="00EE7801" w:rsidRPr="00F1271B" w:rsidRDefault="00EE7801" w:rsidP="00F1271B">
            <w:pPr>
              <w:pStyle w:val="ListParagraph"/>
              <w:tabs>
                <w:tab w:val="decimal" w:pos="882"/>
              </w:tabs>
              <w:spacing w:line="240" w:lineRule="exact"/>
              <w:ind w:left="0" w:right="-109"/>
              <w:rPr>
                <w:rFonts w:ascii="CordiaUPC" w:hAnsi="CordiaUPC" w:cs="CordiaUPC"/>
                <w:color w:val="000000"/>
                <w:sz w:val="26"/>
                <w:szCs w:val="26"/>
              </w:rPr>
            </w:pPr>
          </w:p>
        </w:tc>
      </w:tr>
      <w:tr w:rsidR="000B7595" w:rsidRPr="00F1271B" w14:paraId="39ECFC71" w14:textId="77777777" w:rsidTr="00266FE2">
        <w:tc>
          <w:tcPr>
            <w:tcW w:w="2421" w:type="dxa"/>
            <w:tcBorders>
              <w:top w:val="nil"/>
              <w:left w:val="nil"/>
              <w:bottom w:val="nil"/>
              <w:right w:val="nil"/>
            </w:tcBorders>
          </w:tcPr>
          <w:p w14:paraId="0DA14BC8" w14:textId="77777777" w:rsidR="000B7595" w:rsidRPr="00F1271B" w:rsidRDefault="000B7595" w:rsidP="000B7595">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Trading Book</w:t>
            </w:r>
          </w:p>
        </w:tc>
        <w:tc>
          <w:tcPr>
            <w:tcW w:w="900" w:type="dxa"/>
            <w:tcBorders>
              <w:top w:val="nil"/>
              <w:left w:val="nil"/>
              <w:bottom w:val="nil"/>
              <w:right w:val="nil"/>
            </w:tcBorders>
          </w:tcPr>
          <w:p w14:paraId="7FE4F133" w14:textId="7EB19BC0"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5,109</w:t>
            </w:r>
          </w:p>
        </w:tc>
        <w:tc>
          <w:tcPr>
            <w:tcW w:w="236" w:type="dxa"/>
            <w:tcBorders>
              <w:top w:val="nil"/>
              <w:left w:val="nil"/>
              <w:bottom w:val="nil"/>
              <w:right w:val="nil"/>
            </w:tcBorders>
          </w:tcPr>
          <w:p w14:paraId="0D061E8D"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3ECEC5CA" w14:textId="745BB8B2"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rPr>
              <w:t>4,985</w:t>
            </w:r>
          </w:p>
        </w:tc>
        <w:tc>
          <w:tcPr>
            <w:tcW w:w="243" w:type="dxa"/>
            <w:tcBorders>
              <w:top w:val="nil"/>
              <w:left w:val="nil"/>
              <w:bottom w:val="nil"/>
              <w:right w:val="nil"/>
            </w:tcBorders>
          </w:tcPr>
          <w:p w14:paraId="1D86A390"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513D823C" w14:textId="1306C1CA" w:rsidR="000B7595" w:rsidRPr="00F1271B" w:rsidRDefault="009F7041" w:rsidP="000B7595">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rPr>
              <w:t>378,478</w:t>
            </w:r>
          </w:p>
        </w:tc>
        <w:tc>
          <w:tcPr>
            <w:tcW w:w="236" w:type="dxa"/>
            <w:tcBorders>
              <w:top w:val="nil"/>
              <w:left w:val="nil"/>
              <w:bottom w:val="nil"/>
              <w:right w:val="nil"/>
            </w:tcBorders>
            <w:vAlign w:val="bottom"/>
          </w:tcPr>
          <w:p w14:paraId="3FBA171B"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61154272" w14:textId="2B4671E8"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4,487</w:t>
            </w:r>
          </w:p>
        </w:tc>
        <w:tc>
          <w:tcPr>
            <w:tcW w:w="236" w:type="dxa"/>
            <w:tcBorders>
              <w:top w:val="nil"/>
              <w:left w:val="nil"/>
              <w:bottom w:val="nil"/>
              <w:right w:val="nil"/>
            </w:tcBorders>
          </w:tcPr>
          <w:p w14:paraId="07A2EEE0"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10B2CA97" w14:textId="5576EDFD"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4,349</w:t>
            </w:r>
          </w:p>
        </w:tc>
        <w:tc>
          <w:tcPr>
            <w:tcW w:w="242" w:type="dxa"/>
            <w:tcBorders>
              <w:top w:val="nil"/>
              <w:left w:val="nil"/>
              <w:bottom w:val="nil"/>
              <w:right w:val="nil"/>
            </w:tcBorders>
          </w:tcPr>
          <w:p w14:paraId="3612B3B6"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06851115" w14:textId="3FB7857E" w:rsidR="000B7595" w:rsidRPr="00F1271B" w:rsidRDefault="000B7595" w:rsidP="000B7595">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342,815</w:t>
            </w:r>
          </w:p>
        </w:tc>
      </w:tr>
      <w:tr w:rsidR="000B7595" w:rsidRPr="00F1271B" w14:paraId="0DA2D8FF" w14:textId="77777777" w:rsidTr="00266FE2">
        <w:tc>
          <w:tcPr>
            <w:tcW w:w="2421" w:type="dxa"/>
            <w:tcBorders>
              <w:top w:val="nil"/>
              <w:left w:val="nil"/>
              <w:bottom w:val="nil"/>
              <w:right w:val="nil"/>
            </w:tcBorders>
          </w:tcPr>
          <w:p w14:paraId="539D3C2A" w14:textId="0FB464BA" w:rsidR="000B7595" w:rsidRPr="00F1271B" w:rsidRDefault="000B7595" w:rsidP="000B7595">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xml:space="preserve">- Banking Book </w:t>
            </w:r>
          </w:p>
        </w:tc>
        <w:tc>
          <w:tcPr>
            <w:tcW w:w="900" w:type="dxa"/>
            <w:tcBorders>
              <w:top w:val="nil"/>
              <w:left w:val="nil"/>
              <w:bottom w:val="nil"/>
              <w:right w:val="nil"/>
            </w:tcBorders>
          </w:tcPr>
          <w:p w14:paraId="5219EB2D" w14:textId="5A60084A"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107</w:t>
            </w:r>
          </w:p>
        </w:tc>
        <w:tc>
          <w:tcPr>
            <w:tcW w:w="236" w:type="dxa"/>
            <w:tcBorders>
              <w:top w:val="nil"/>
              <w:left w:val="nil"/>
              <w:bottom w:val="nil"/>
              <w:right w:val="nil"/>
            </w:tcBorders>
          </w:tcPr>
          <w:p w14:paraId="476007F8"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4A1EA124" w14:textId="312ADF18"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w:t>
            </w:r>
          </w:p>
        </w:tc>
        <w:tc>
          <w:tcPr>
            <w:tcW w:w="243" w:type="dxa"/>
            <w:tcBorders>
              <w:top w:val="nil"/>
              <w:left w:val="nil"/>
              <w:bottom w:val="nil"/>
              <w:right w:val="nil"/>
            </w:tcBorders>
          </w:tcPr>
          <w:p w14:paraId="1418B913"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1380BCF6" w14:textId="29E38B32" w:rsidR="000B7595" w:rsidRPr="00F1271B" w:rsidRDefault="009F7041" w:rsidP="000B7595">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4,981</w:t>
            </w:r>
          </w:p>
        </w:tc>
        <w:tc>
          <w:tcPr>
            <w:tcW w:w="236" w:type="dxa"/>
            <w:tcBorders>
              <w:top w:val="nil"/>
              <w:left w:val="nil"/>
              <w:bottom w:val="nil"/>
              <w:right w:val="nil"/>
            </w:tcBorders>
            <w:vAlign w:val="bottom"/>
          </w:tcPr>
          <w:p w14:paraId="4CDDDF8A"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76D5977B" w14:textId="6906881B"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7</w:t>
            </w:r>
          </w:p>
        </w:tc>
        <w:tc>
          <w:tcPr>
            <w:tcW w:w="236" w:type="dxa"/>
            <w:tcBorders>
              <w:top w:val="nil"/>
              <w:left w:val="nil"/>
              <w:bottom w:val="nil"/>
              <w:right w:val="nil"/>
            </w:tcBorders>
          </w:tcPr>
          <w:p w14:paraId="7B214E87"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47CE9331" w14:textId="33652441"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86</w:t>
            </w:r>
          </w:p>
        </w:tc>
        <w:tc>
          <w:tcPr>
            <w:tcW w:w="242" w:type="dxa"/>
            <w:tcBorders>
              <w:top w:val="nil"/>
              <w:left w:val="nil"/>
              <w:bottom w:val="nil"/>
              <w:right w:val="nil"/>
            </w:tcBorders>
          </w:tcPr>
          <w:p w14:paraId="5AF1AC45"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046ABB5F" w14:textId="2B4ABA63" w:rsidR="000B7595" w:rsidRPr="00F1271B" w:rsidRDefault="000B7595" w:rsidP="000B7595">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9,377</w:t>
            </w:r>
          </w:p>
        </w:tc>
      </w:tr>
      <w:tr w:rsidR="000B7595" w:rsidRPr="00F1271B" w14:paraId="7C1F2165" w14:textId="77777777" w:rsidTr="00266FE2">
        <w:tc>
          <w:tcPr>
            <w:tcW w:w="2421" w:type="dxa"/>
            <w:tcBorders>
              <w:top w:val="nil"/>
              <w:left w:val="nil"/>
              <w:bottom w:val="nil"/>
              <w:right w:val="nil"/>
            </w:tcBorders>
          </w:tcPr>
          <w:p w14:paraId="0012EE69" w14:textId="15B17225" w:rsidR="000B7595" w:rsidRPr="00F1271B" w:rsidRDefault="000B7595" w:rsidP="000B7595">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Cash flow hedge</w:t>
            </w:r>
          </w:p>
        </w:tc>
        <w:tc>
          <w:tcPr>
            <w:tcW w:w="900" w:type="dxa"/>
            <w:tcBorders>
              <w:top w:val="nil"/>
              <w:left w:val="nil"/>
              <w:bottom w:val="nil"/>
              <w:right w:val="nil"/>
            </w:tcBorders>
          </w:tcPr>
          <w:p w14:paraId="7150DEE0" w14:textId="59292E7A"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1,636</w:t>
            </w:r>
          </w:p>
        </w:tc>
        <w:tc>
          <w:tcPr>
            <w:tcW w:w="236" w:type="dxa"/>
            <w:tcBorders>
              <w:top w:val="nil"/>
              <w:left w:val="nil"/>
              <w:bottom w:val="nil"/>
              <w:right w:val="nil"/>
            </w:tcBorders>
          </w:tcPr>
          <w:p w14:paraId="46832213"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2FBF0D58" w14:textId="773E8553"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438</w:t>
            </w:r>
          </w:p>
        </w:tc>
        <w:tc>
          <w:tcPr>
            <w:tcW w:w="243" w:type="dxa"/>
            <w:tcBorders>
              <w:top w:val="nil"/>
              <w:left w:val="nil"/>
              <w:bottom w:val="nil"/>
              <w:right w:val="nil"/>
            </w:tcBorders>
          </w:tcPr>
          <w:p w14:paraId="4F6FA5A9"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0933232F" w14:textId="090BEA49" w:rsidR="000B7595" w:rsidRPr="00F1271B" w:rsidRDefault="009F7041" w:rsidP="000B7595">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30,602</w:t>
            </w:r>
          </w:p>
        </w:tc>
        <w:tc>
          <w:tcPr>
            <w:tcW w:w="236" w:type="dxa"/>
            <w:tcBorders>
              <w:top w:val="nil"/>
              <w:left w:val="nil"/>
              <w:bottom w:val="nil"/>
              <w:right w:val="nil"/>
            </w:tcBorders>
            <w:vAlign w:val="bottom"/>
          </w:tcPr>
          <w:p w14:paraId="09D96CF0"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7534E2C4" w14:textId="7E6356D1"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1,624</w:t>
            </w:r>
          </w:p>
        </w:tc>
        <w:tc>
          <w:tcPr>
            <w:tcW w:w="236" w:type="dxa"/>
            <w:tcBorders>
              <w:top w:val="nil"/>
              <w:left w:val="nil"/>
              <w:bottom w:val="nil"/>
              <w:right w:val="nil"/>
            </w:tcBorders>
          </w:tcPr>
          <w:p w14:paraId="08EC6029"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6F31A82F" w14:textId="4941A5D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w:t>
            </w:r>
          </w:p>
        </w:tc>
        <w:tc>
          <w:tcPr>
            <w:tcW w:w="242" w:type="dxa"/>
            <w:tcBorders>
              <w:top w:val="nil"/>
              <w:left w:val="nil"/>
              <w:bottom w:val="nil"/>
              <w:right w:val="nil"/>
            </w:tcBorders>
          </w:tcPr>
          <w:p w14:paraId="5F0E021E"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37741A3B" w14:textId="42A561C0" w:rsidR="000B7595" w:rsidRPr="00F1271B" w:rsidRDefault="000B7595" w:rsidP="000B7595">
            <w:pPr>
              <w:pStyle w:val="ListParagraph"/>
              <w:tabs>
                <w:tab w:val="decimal" w:pos="648"/>
              </w:tabs>
              <w:spacing w:line="240" w:lineRule="exact"/>
              <w:ind w:left="0" w:right="-109"/>
              <w:jc w:val="center"/>
              <w:rPr>
                <w:rFonts w:ascii="CordiaUPC" w:hAnsi="CordiaUPC" w:cs="CordiaUPC"/>
                <w:color w:val="000000"/>
                <w:sz w:val="26"/>
                <w:szCs w:val="26"/>
                <w:lang w:val="en-US" w:bidi="th-TH"/>
              </w:rPr>
            </w:pPr>
            <w:r>
              <w:rPr>
                <w:rFonts w:ascii="CordiaUPC" w:hAnsi="CordiaUPC" w:cs="CordiaUPC"/>
                <w:color w:val="000000"/>
                <w:sz w:val="26"/>
                <w:szCs w:val="26"/>
                <w:lang w:val="en-US" w:bidi="th-TH"/>
              </w:rPr>
              <w:t>30,095</w:t>
            </w:r>
          </w:p>
        </w:tc>
      </w:tr>
      <w:tr w:rsidR="000B7595" w:rsidRPr="00F1271B" w14:paraId="0F26D097" w14:textId="77777777" w:rsidTr="00266FE2">
        <w:tc>
          <w:tcPr>
            <w:tcW w:w="2421" w:type="dxa"/>
            <w:tcBorders>
              <w:top w:val="nil"/>
              <w:left w:val="nil"/>
              <w:bottom w:val="nil"/>
              <w:right w:val="nil"/>
            </w:tcBorders>
          </w:tcPr>
          <w:p w14:paraId="3B6B6BEE"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900" w:type="dxa"/>
            <w:tcBorders>
              <w:top w:val="nil"/>
              <w:left w:val="nil"/>
              <w:bottom w:val="nil"/>
              <w:right w:val="nil"/>
            </w:tcBorders>
          </w:tcPr>
          <w:p w14:paraId="23185344"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36" w:type="dxa"/>
            <w:tcBorders>
              <w:top w:val="nil"/>
              <w:left w:val="nil"/>
              <w:bottom w:val="nil"/>
              <w:right w:val="nil"/>
            </w:tcBorders>
          </w:tcPr>
          <w:p w14:paraId="773F2E51"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4DE0D8BA"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43" w:type="dxa"/>
            <w:tcBorders>
              <w:top w:val="nil"/>
              <w:left w:val="nil"/>
              <w:bottom w:val="nil"/>
              <w:right w:val="nil"/>
            </w:tcBorders>
          </w:tcPr>
          <w:p w14:paraId="45E748C9"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54E03277" w14:textId="77777777" w:rsidR="000B7595" w:rsidRPr="00F1271B" w:rsidRDefault="000B7595" w:rsidP="000B7595">
            <w:pPr>
              <w:pStyle w:val="ListParagraph"/>
              <w:tabs>
                <w:tab w:val="decimal" w:pos="792"/>
              </w:tabs>
              <w:spacing w:line="240" w:lineRule="exact"/>
              <w:ind w:left="-18" w:right="-109"/>
              <w:rPr>
                <w:rFonts w:ascii="CordiaUPC" w:hAnsi="CordiaUPC" w:cs="CordiaUPC"/>
                <w:color w:val="000000"/>
                <w:sz w:val="26"/>
                <w:szCs w:val="26"/>
                <w:lang w:val="en-US" w:bidi="th-TH"/>
              </w:rPr>
            </w:pPr>
          </w:p>
        </w:tc>
        <w:tc>
          <w:tcPr>
            <w:tcW w:w="236" w:type="dxa"/>
            <w:tcBorders>
              <w:top w:val="nil"/>
              <w:left w:val="nil"/>
              <w:bottom w:val="nil"/>
              <w:right w:val="nil"/>
            </w:tcBorders>
            <w:vAlign w:val="bottom"/>
          </w:tcPr>
          <w:p w14:paraId="37FCEB34"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7CD7F9E9"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36" w:type="dxa"/>
            <w:tcBorders>
              <w:top w:val="nil"/>
              <w:left w:val="nil"/>
              <w:bottom w:val="nil"/>
              <w:right w:val="nil"/>
            </w:tcBorders>
          </w:tcPr>
          <w:p w14:paraId="049B5F8D"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57AD5A18"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242" w:type="dxa"/>
            <w:tcBorders>
              <w:top w:val="nil"/>
              <w:left w:val="nil"/>
              <w:bottom w:val="nil"/>
              <w:right w:val="nil"/>
            </w:tcBorders>
          </w:tcPr>
          <w:p w14:paraId="30663B90"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5D07CBEB" w14:textId="77777777" w:rsidR="000B7595" w:rsidRPr="00F1271B" w:rsidRDefault="000B7595" w:rsidP="000B7595">
            <w:pPr>
              <w:pStyle w:val="ListParagraph"/>
              <w:tabs>
                <w:tab w:val="decimal" w:pos="792"/>
              </w:tabs>
              <w:spacing w:line="240" w:lineRule="exact"/>
              <w:ind w:left="-18" w:right="-109"/>
              <w:rPr>
                <w:rFonts w:ascii="CordiaUPC" w:hAnsi="CordiaUPC" w:cs="CordiaUPC"/>
                <w:color w:val="000000"/>
                <w:sz w:val="26"/>
                <w:szCs w:val="26"/>
                <w:lang w:val="en-US" w:bidi="th-TH"/>
              </w:rPr>
            </w:pPr>
          </w:p>
        </w:tc>
      </w:tr>
      <w:tr w:rsidR="000B7595" w:rsidRPr="00F1271B" w14:paraId="6EC72994" w14:textId="77777777" w:rsidTr="00266FE2">
        <w:tc>
          <w:tcPr>
            <w:tcW w:w="2421" w:type="dxa"/>
            <w:tcBorders>
              <w:top w:val="nil"/>
              <w:left w:val="nil"/>
              <w:bottom w:val="nil"/>
              <w:right w:val="nil"/>
            </w:tcBorders>
          </w:tcPr>
          <w:p w14:paraId="5F1CD8A4" w14:textId="77777777" w:rsidR="000B7595" w:rsidRPr="00F1271B" w:rsidRDefault="000B7595" w:rsidP="000B7595">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Interest rate related</w:t>
            </w:r>
          </w:p>
        </w:tc>
        <w:tc>
          <w:tcPr>
            <w:tcW w:w="900" w:type="dxa"/>
            <w:tcBorders>
              <w:top w:val="nil"/>
              <w:left w:val="nil"/>
              <w:bottom w:val="nil"/>
              <w:right w:val="nil"/>
            </w:tcBorders>
            <w:vAlign w:val="bottom"/>
          </w:tcPr>
          <w:p w14:paraId="70AFF6B9"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cs/>
                <w:lang w:val="en-US" w:bidi="th-TH"/>
              </w:rPr>
            </w:pPr>
          </w:p>
        </w:tc>
        <w:tc>
          <w:tcPr>
            <w:tcW w:w="236" w:type="dxa"/>
            <w:tcBorders>
              <w:top w:val="nil"/>
              <w:left w:val="nil"/>
              <w:bottom w:val="nil"/>
              <w:right w:val="nil"/>
            </w:tcBorders>
            <w:vAlign w:val="bottom"/>
          </w:tcPr>
          <w:p w14:paraId="29990DAC" w14:textId="77777777" w:rsidR="000B7595" w:rsidRPr="00F1271B" w:rsidRDefault="000B7595" w:rsidP="000B7595">
            <w:pPr>
              <w:pStyle w:val="index"/>
              <w:spacing w:after="0" w:line="240" w:lineRule="exact"/>
              <w:rPr>
                <w:rFonts w:ascii="CordiaUPC" w:hAnsi="CordiaUPC" w:cs="CordiaUPC"/>
                <w:color w:val="000000"/>
                <w:sz w:val="26"/>
                <w:szCs w:val="26"/>
                <w:lang w:val="en-US" w:bidi="th-TH"/>
              </w:rPr>
            </w:pPr>
          </w:p>
        </w:tc>
        <w:tc>
          <w:tcPr>
            <w:tcW w:w="988" w:type="dxa"/>
            <w:tcBorders>
              <w:top w:val="nil"/>
              <w:left w:val="nil"/>
              <w:bottom w:val="nil"/>
              <w:right w:val="nil"/>
            </w:tcBorders>
            <w:vAlign w:val="bottom"/>
          </w:tcPr>
          <w:p w14:paraId="6FAE39B3" w14:textId="77777777" w:rsidR="000B7595" w:rsidRPr="00F1271B" w:rsidRDefault="000B7595" w:rsidP="000B7595">
            <w:pPr>
              <w:pStyle w:val="ListParagraph"/>
              <w:tabs>
                <w:tab w:val="decimal" w:pos="682"/>
              </w:tabs>
              <w:spacing w:line="240" w:lineRule="exact"/>
              <w:ind w:left="0" w:right="-109"/>
              <w:rPr>
                <w:rFonts w:ascii="CordiaUPC" w:hAnsi="CordiaUPC" w:cs="CordiaUPC"/>
                <w:color w:val="000000"/>
                <w:sz w:val="26"/>
                <w:szCs w:val="26"/>
                <w:lang w:val="en-US" w:bidi="th-TH"/>
              </w:rPr>
            </w:pPr>
          </w:p>
        </w:tc>
        <w:tc>
          <w:tcPr>
            <w:tcW w:w="243" w:type="dxa"/>
            <w:tcBorders>
              <w:top w:val="nil"/>
              <w:left w:val="nil"/>
              <w:bottom w:val="nil"/>
              <w:right w:val="nil"/>
            </w:tcBorders>
            <w:vAlign w:val="bottom"/>
          </w:tcPr>
          <w:p w14:paraId="09E88D67" w14:textId="77777777" w:rsidR="000B7595" w:rsidRPr="00F1271B" w:rsidRDefault="000B7595" w:rsidP="000B7595">
            <w:pPr>
              <w:pStyle w:val="index"/>
              <w:spacing w:after="0" w:line="240" w:lineRule="exact"/>
              <w:rPr>
                <w:rFonts w:ascii="CordiaUPC" w:hAnsi="CordiaUPC" w:cs="CordiaUPC"/>
                <w:color w:val="000000"/>
                <w:sz w:val="26"/>
                <w:szCs w:val="26"/>
                <w:lang w:val="en-US" w:bidi="th-TH"/>
              </w:rPr>
            </w:pPr>
          </w:p>
        </w:tc>
        <w:tc>
          <w:tcPr>
            <w:tcW w:w="981" w:type="dxa"/>
            <w:tcBorders>
              <w:top w:val="nil"/>
              <w:left w:val="nil"/>
              <w:bottom w:val="nil"/>
              <w:right w:val="nil"/>
            </w:tcBorders>
            <w:vAlign w:val="bottom"/>
          </w:tcPr>
          <w:p w14:paraId="3985682F" w14:textId="77777777" w:rsidR="000B7595" w:rsidRPr="00F1271B" w:rsidRDefault="000B7595" w:rsidP="000B7595">
            <w:pPr>
              <w:pStyle w:val="ListParagraph"/>
              <w:tabs>
                <w:tab w:val="decimal" w:pos="792"/>
              </w:tabs>
              <w:spacing w:line="240" w:lineRule="exact"/>
              <w:ind w:left="-18" w:right="-109"/>
              <w:rPr>
                <w:rFonts w:ascii="CordiaUPC" w:hAnsi="CordiaUPC" w:cs="CordiaUPC"/>
                <w:color w:val="000000"/>
                <w:sz w:val="26"/>
                <w:szCs w:val="26"/>
                <w:lang w:val="en-US" w:bidi="th-TH"/>
              </w:rPr>
            </w:pPr>
          </w:p>
        </w:tc>
        <w:tc>
          <w:tcPr>
            <w:tcW w:w="236" w:type="dxa"/>
            <w:tcBorders>
              <w:top w:val="nil"/>
              <w:left w:val="nil"/>
              <w:bottom w:val="nil"/>
              <w:right w:val="nil"/>
            </w:tcBorders>
            <w:vAlign w:val="bottom"/>
          </w:tcPr>
          <w:p w14:paraId="4DFA9CA7"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vAlign w:val="bottom"/>
          </w:tcPr>
          <w:p w14:paraId="22589ABF"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cs/>
                <w:lang w:val="en-US" w:bidi="th-TH"/>
              </w:rPr>
            </w:pPr>
          </w:p>
        </w:tc>
        <w:tc>
          <w:tcPr>
            <w:tcW w:w="236" w:type="dxa"/>
            <w:tcBorders>
              <w:top w:val="nil"/>
              <w:left w:val="nil"/>
              <w:bottom w:val="nil"/>
              <w:right w:val="nil"/>
            </w:tcBorders>
            <w:vAlign w:val="bottom"/>
          </w:tcPr>
          <w:p w14:paraId="3C355054" w14:textId="77777777" w:rsidR="000B7595" w:rsidRPr="00F1271B" w:rsidRDefault="000B7595" w:rsidP="000B7595">
            <w:pPr>
              <w:pStyle w:val="index"/>
              <w:spacing w:after="0" w:line="240" w:lineRule="exact"/>
              <w:rPr>
                <w:rFonts w:ascii="CordiaUPC" w:hAnsi="CordiaUPC" w:cs="CordiaUPC"/>
                <w:color w:val="000000"/>
                <w:sz w:val="26"/>
                <w:szCs w:val="26"/>
                <w:lang w:val="en-US" w:bidi="th-TH"/>
              </w:rPr>
            </w:pPr>
          </w:p>
        </w:tc>
        <w:tc>
          <w:tcPr>
            <w:tcW w:w="980" w:type="dxa"/>
            <w:tcBorders>
              <w:top w:val="nil"/>
              <w:left w:val="nil"/>
              <w:bottom w:val="nil"/>
              <w:right w:val="nil"/>
            </w:tcBorders>
            <w:vAlign w:val="bottom"/>
          </w:tcPr>
          <w:p w14:paraId="6457702B" w14:textId="77777777" w:rsidR="000B7595" w:rsidRPr="00F1271B" w:rsidRDefault="000B7595" w:rsidP="000B7595">
            <w:pPr>
              <w:pStyle w:val="ListParagraph"/>
              <w:tabs>
                <w:tab w:val="decimal" w:pos="682"/>
              </w:tabs>
              <w:spacing w:line="240" w:lineRule="exact"/>
              <w:ind w:left="0" w:right="-109"/>
              <w:rPr>
                <w:rFonts w:ascii="CordiaUPC" w:hAnsi="CordiaUPC" w:cs="CordiaUPC"/>
                <w:color w:val="000000"/>
                <w:sz w:val="26"/>
                <w:szCs w:val="26"/>
                <w:lang w:val="en-US" w:bidi="th-TH"/>
              </w:rPr>
            </w:pPr>
          </w:p>
        </w:tc>
        <w:tc>
          <w:tcPr>
            <w:tcW w:w="242" w:type="dxa"/>
            <w:tcBorders>
              <w:top w:val="nil"/>
              <w:left w:val="nil"/>
              <w:bottom w:val="nil"/>
              <w:right w:val="nil"/>
            </w:tcBorders>
            <w:vAlign w:val="bottom"/>
          </w:tcPr>
          <w:p w14:paraId="097710AB" w14:textId="77777777" w:rsidR="000B7595" w:rsidRPr="00F1271B" w:rsidRDefault="000B7595" w:rsidP="000B7595">
            <w:pPr>
              <w:pStyle w:val="index"/>
              <w:spacing w:after="0" w:line="240" w:lineRule="exact"/>
              <w:rPr>
                <w:rFonts w:ascii="CordiaUPC" w:hAnsi="CordiaUPC" w:cs="CordiaUPC"/>
                <w:color w:val="000000"/>
                <w:sz w:val="26"/>
                <w:szCs w:val="26"/>
                <w:lang w:val="en-US" w:bidi="th-TH"/>
              </w:rPr>
            </w:pPr>
          </w:p>
        </w:tc>
        <w:tc>
          <w:tcPr>
            <w:tcW w:w="1008" w:type="dxa"/>
            <w:tcBorders>
              <w:top w:val="nil"/>
              <w:left w:val="nil"/>
              <w:bottom w:val="nil"/>
              <w:right w:val="nil"/>
            </w:tcBorders>
            <w:vAlign w:val="bottom"/>
          </w:tcPr>
          <w:p w14:paraId="37C72AF1" w14:textId="77777777" w:rsidR="000B7595" w:rsidRPr="00F1271B" w:rsidRDefault="000B7595" w:rsidP="000B7595">
            <w:pPr>
              <w:pStyle w:val="ListParagraph"/>
              <w:tabs>
                <w:tab w:val="decimal" w:pos="792"/>
              </w:tabs>
              <w:spacing w:line="240" w:lineRule="exact"/>
              <w:ind w:left="-18" w:right="-109"/>
              <w:rPr>
                <w:rFonts w:ascii="CordiaUPC" w:hAnsi="CordiaUPC" w:cs="CordiaUPC"/>
                <w:color w:val="000000"/>
                <w:sz w:val="26"/>
                <w:szCs w:val="26"/>
                <w:lang w:val="en-US" w:bidi="th-TH"/>
              </w:rPr>
            </w:pPr>
          </w:p>
        </w:tc>
      </w:tr>
      <w:tr w:rsidR="000B7595" w:rsidRPr="00F1271B" w14:paraId="0FE33E80" w14:textId="77777777" w:rsidTr="00266FE2">
        <w:tc>
          <w:tcPr>
            <w:tcW w:w="2421" w:type="dxa"/>
            <w:tcBorders>
              <w:top w:val="nil"/>
              <w:left w:val="nil"/>
              <w:bottom w:val="nil"/>
              <w:right w:val="nil"/>
            </w:tcBorders>
          </w:tcPr>
          <w:p w14:paraId="6992FE49" w14:textId="77777777" w:rsidR="000B7595" w:rsidRPr="00F1271B" w:rsidRDefault="000B7595" w:rsidP="000B7595">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Trading Book</w:t>
            </w:r>
          </w:p>
        </w:tc>
        <w:tc>
          <w:tcPr>
            <w:tcW w:w="900" w:type="dxa"/>
            <w:tcBorders>
              <w:top w:val="nil"/>
              <w:left w:val="nil"/>
              <w:bottom w:val="nil"/>
              <w:right w:val="nil"/>
            </w:tcBorders>
          </w:tcPr>
          <w:p w14:paraId="47322989" w14:textId="6FBA4B0B"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cs/>
                <w:lang w:val="en-US" w:bidi="th-TH"/>
              </w:rPr>
            </w:pPr>
            <w:r>
              <w:rPr>
                <w:rFonts w:ascii="CordiaUPC" w:hAnsi="CordiaUPC" w:cs="CordiaUPC"/>
                <w:color w:val="000000"/>
                <w:sz w:val="26"/>
                <w:szCs w:val="26"/>
              </w:rPr>
              <w:t>2,793</w:t>
            </w:r>
          </w:p>
        </w:tc>
        <w:tc>
          <w:tcPr>
            <w:tcW w:w="236" w:type="dxa"/>
            <w:tcBorders>
              <w:top w:val="nil"/>
              <w:left w:val="nil"/>
              <w:bottom w:val="nil"/>
              <w:right w:val="nil"/>
            </w:tcBorders>
          </w:tcPr>
          <w:p w14:paraId="6A703FA3"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nil"/>
              <w:right w:val="nil"/>
            </w:tcBorders>
          </w:tcPr>
          <w:p w14:paraId="6F464C5E" w14:textId="791B7625"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cs/>
                <w:lang w:val="en-US" w:bidi="th-TH"/>
              </w:rPr>
            </w:pPr>
            <w:r>
              <w:rPr>
                <w:rFonts w:ascii="CordiaUPC" w:hAnsi="CordiaUPC" w:cs="CordiaUPC"/>
                <w:color w:val="000000"/>
                <w:sz w:val="26"/>
                <w:szCs w:val="26"/>
              </w:rPr>
              <w:t>2,823</w:t>
            </w:r>
          </w:p>
        </w:tc>
        <w:tc>
          <w:tcPr>
            <w:tcW w:w="243" w:type="dxa"/>
            <w:tcBorders>
              <w:top w:val="nil"/>
              <w:left w:val="nil"/>
              <w:bottom w:val="nil"/>
              <w:right w:val="nil"/>
            </w:tcBorders>
          </w:tcPr>
          <w:p w14:paraId="76ECB186"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nil"/>
              <w:right w:val="nil"/>
            </w:tcBorders>
          </w:tcPr>
          <w:p w14:paraId="716359C9" w14:textId="1C7E2147" w:rsidR="000B7595" w:rsidRPr="00F1271B" w:rsidRDefault="009F7041" w:rsidP="000B7595">
            <w:pPr>
              <w:pStyle w:val="ListParagraph"/>
              <w:tabs>
                <w:tab w:val="decimal" w:pos="792"/>
              </w:tabs>
              <w:spacing w:line="240" w:lineRule="exact"/>
              <w:ind w:left="-18" w:right="-109"/>
              <w:rPr>
                <w:rFonts w:ascii="CordiaUPC" w:hAnsi="CordiaUPC" w:cs="CordiaUPC"/>
                <w:color w:val="000000"/>
                <w:sz w:val="26"/>
                <w:szCs w:val="26"/>
                <w:lang w:val="en-US" w:bidi="th-TH"/>
              </w:rPr>
            </w:pPr>
            <w:r>
              <w:rPr>
                <w:rFonts w:ascii="CordiaUPC" w:hAnsi="CordiaUPC" w:cs="CordiaUPC"/>
                <w:color w:val="000000"/>
                <w:sz w:val="26"/>
                <w:szCs w:val="26"/>
              </w:rPr>
              <w:t>162,428</w:t>
            </w:r>
          </w:p>
        </w:tc>
        <w:tc>
          <w:tcPr>
            <w:tcW w:w="236" w:type="dxa"/>
            <w:tcBorders>
              <w:top w:val="nil"/>
              <w:left w:val="nil"/>
              <w:bottom w:val="nil"/>
              <w:right w:val="nil"/>
            </w:tcBorders>
            <w:vAlign w:val="bottom"/>
          </w:tcPr>
          <w:p w14:paraId="0B787AD2"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934" w:type="dxa"/>
            <w:tcBorders>
              <w:top w:val="nil"/>
              <w:left w:val="nil"/>
              <w:bottom w:val="nil"/>
              <w:right w:val="nil"/>
            </w:tcBorders>
          </w:tcPr>
          <w:p w14:paraId="280C7513" w14:textId="6F6CBFE4"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cs/>
                <w:lang w:val="en-US" w:bidi="th-TH"/>
              </w:rPr>
            </w:pPr>
            <w:r>
              <w:rPr>
                <w:rFonts w:ascii="CordiaUPC" w:hAnsi="CordiaUPC" w:cs="CordiaUPC"/>
                <w:color w:val="000000"/>
                <w:sz w:val="26"/>
                <w:szCs w:val="26"/>
                <w:lang w:val="en-US" w:bidi="th-TH"/>
              </w:rPr>
              <w:t>3,782</w:t>
            </w:r>
          </w:p>
        </w:tc>
        <w:tc>
          <w:tcPr>
            <w:tcW w:w="236" w:type="dxa"/>
            <w:tcBorders>
              <w:top w:val="nil"/>
              <w:left w:val="nil"/>
              <w:bottom w:val="nil"/>
              <w:right w:val="nil"/>
            </w:tcBorders>
          </w:tcPr>
          <w:p w14:paraId="00F428E2"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nil"/>
              <w:right w:val="nil"/>
            </w:tcBorders>
          </w:tcPr>
          <w:p w14:paraId="31D10473" w14:textId="4042AE50"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cs/>
                <w:lang w:val="en-US" w:bidi="th-TH"/>
              </w:rPr>
            </w:pPr>
            <w:r>
              <w:rPr>
                <w:rFonts w:ascii="CordiaUPC" w:hAnsi="CordiaUPC" w:cs="CordiaUPC"/>
                <w:color w:val="000000"/>
                <w:sz w:val="26"/>
                <w:szCs w:val="26"/>
                <w:lang w:val="en-US" w:bidi="th-TH"/>
              </w:rPr>
              <w:t>3,708</w:t>
            </w:r>
          </w:p>
        </w:tc>
        <w:tc>
          <w:tcPr>
            <w:tcW w:w="242" w:type="dxa"/>
            <w:tcBorders>
              <w:top w:val="nil"/>
              <w:left w:val="nil"/>
              <w:bottom w:val="nil"/>
              <w:right w:val="nil"/>
            </w:tcBorders>
          </w:tcPr>
          <w:p w14:paraId="3AA478E9"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nil"/>
              <w:right w:val="nil"/>
            </w:tcBorders>
          </w:tcPr>
          <w:p w14:paraId="52BF4C69" w14:textId="20E70CD4" w:rsidR="000B7595" w:rsidRPr="00F1271B" w:rsidRDefault="000B7595" w:rsidP="000B7595">
            <w:pPr>
              <w:pStyle w:val="ListParagraph"/>
              <w:tabs>
                <w:tab w:val="decimal" w:pos="792"/>
              </w:tabs>
              <w:spacing w:line="240" w:lineRule="exact"/>
              <w:ind w:left="-18"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192,481</w:t>
            </w:r>
          </w:p>
        </w:tc>
      </w:tr>
      <w:tr w:rsidR="000B7595" w:rsidRPr="00F1271B" w14:paraId="0A4450FA" w14:textId="77777777" w:rsidTr="008A0E1D">
        <w:tc>
          <w:tcPr>
            <w:tcW w:w="2421" w:type="dxa"/>
            <w:tcBorders>
              <w:top w:val="nil"/>
              <w:left w:val="nil"/>
              <w:bottom w:val="nil"/>
              <w:right w:val="nil"/>
            </w:tcBorders>
          </w:tcPr>
          <w:p w14:paraId="59799DAD" w14:textId="082931DE" w:rsidR="000B7595" w:rsidRPr="00F1271B" w:rsidRDefault="000B7595" w:rsidP="000B7595">
            <w:pPr>
              <w:pStyle w:val="index"/>
              <w:spacing w:after="0" w:line="240" w:lineRule="exact"/>
              <w:rPr>
                <w:rFonts w:ascii="CordiaUPC" w:hAnsi="CordiaUPC" w:cs="CordiaUPC"/>
                <w:sz w:val="26"/>
                <w:szCs w:val="26"/>
                <w:lang w:val="en-US" w:bidi="th-TH"/>
              </w:rPr>
            </w:pPr>
            <w:r w:rsidRPr="00F1271B">
              <w:rPr>
                <w:rFonts w:ascii="CordiaUPC" w:hAnsi="CordiaUPC" w:cs="CordiaUPC" w:hint="cs"/>
                <w:sz w:val="26"/>
                <w:szCs w:val="26"/>
                <w:lang w:val="en-US" w:bidi="th-TH"/>
              </w:rPr>
              <w:t>- Fair value hedge</w:t>
            </w:r>
          </w:p>
        </w:tc>
        <w:tc>
          <w:tcPr>
            <w:tcW w:w="900" w:type="dxa"/>
            <w:tcBorders>
              <w:top w:val="nil"/>
              <w:left w:val="nil"/>
              <w:bottom w:val="single" w:sz="4" w:space="0" w:color="auto"/>
              <w:right w:val="nil"/>
            </w:tcBorders>
          </w:tcPr>
          <w:p w14:paraId="29A2D05D" w14:textId="398BBB0A"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68</w:t>
            </w:r>
          </w:p>
        </w:tc>
        <w:tc>
          <w:tcPr>
            <w:tcW w:w="236" w:type="dxa"/>
            <w:tcBorders>
              <w:top w:val="nil"/>
              <w:left w:val="nil"/>
              <w:bottom w:val="nil"/>
              <w:right w:val="nil"/>
            </w:tcBorders>
          </w:tcPr>
          <w:p w14:paraId="66204372"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8" w:type="dxa"/>
            <w:tcBorders>
              <w:top w:val="nil"/>
              <w:left w:val="nil"/>
              <w:bottom w:val="single" w:sz="4" w:space="0" w:color="auto"/>
              <w:right w:val="nil"/>
            </w:tcBorders>
          </w:tcPr>
          <w:p w14:paraId="7EC84713" w14:textId="409353C9" w:rsidR="000B7595" w:rsidRPr="00F1271B" w:rsidRDefault="009F7041"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w:t>
            </w:r>
          </w:p>
        </w:tc>
        <w:tc>
          <w:tcPr>
            <w:tcW w:w="243" w:type="dxa"/>
            <w:tcBorders>
              <w:top w:val="nil"/>
              <w:left w:val="nil"/>
              <w:bottom w:val="nil"/>
              <w:right w:val="nil"/>
            </w:tcBorders>
          </w:tcPr>
          <w:p w14:paraId="645B9BDC"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1" w:type="dxa"/>
            <w:tcBorders>
              <w:top w:val="nil"/>
              <w:left w:val="nil"/>
              <w:bottom w:val="single" w:sz="4" w:space="0" w:color="auto"/>
              <w:right w:val="nil"/>
            </w:tcBorders>
          </w:tcPr>
          <w:p w14:paraId="29773FC8" w14:textId="7E7E5FE5" w:rsidR="000B7595" w:rsidRPr="00F1271B" w:rsidRDefault="009F7041" w:rsidP="000B7595">
            <w:pPr>
              <w:pStyle w:val="ListParagraph"/>
              <w:tabs>
                <w:tab w:val="decimal" w:pos="792"/>
              </w:tabs>
              <w:spacing w:line="240" w:lineRule="exact"/>
              <w:ind w:left="-18" w:right="-109"/>
              <w:rPr>
                <w:rFonts w:ascii="CordiaUPC" w:hAnsi="CordiaUPC" w:cs="CordiaUPC"/>
                <w:color w:val="000000"/>
                <w:sz w:val="26"/>
                <w:szCs w:val="26"/>
                <w:cs/>
                <w:lang w:val="en-US" w:bidi="th-TH"/>
              </w:rPr>
            </w:pPr>
            <w:r>
              <w:rPr>
                <w:rFonts w:ascii="CordiaUPC" w:hAnsi="CordiaUPC" w:cs="CordiaUPC"/>
                <w:color w:val="000000"/>
                <w:sz w:val="26"/>
                <w:szCs w:val="26"/>
                <w:lang w:val="en-US" w:bidi="th-TH"/>
              </w:rPr>
              <w:t>8,013</w:t>
            </w:r>
          </w:p>
        </w:tc>
        <w:tc>
          <w:tcPr>
            <w:tcW w:w="236" w:type="dxa"/>
            <w:tcBorders>
              <w:top w:val="nil"/>
              <w:left w:val="nil"/>
              <w:bottom w:val="nil"/>
              <w:right w:val="nil"/>
            </w:tcBorders>
            <w:vAlign w:val="bottom"/>
          </w:tcPr>
          <w:p w14:paraId="5ED6B4F8" w14:textId="77777777" w:rsidR="000B7595" w:rsidRPr="00F1271B" w:rsidRDefault="000B7595" w:rsidP="000B7595">
            <w:pPr>
              <w:pStyle w:val="index"/>
              <w:spacing w:after="0" w:line="240" w:lineRule="exact"/>
              <w:rPr>
                <w:rFonts w:ascii="CordiaUPC" w:hAnsi="CordiaUPC" w:cs="CordiaUPC"/>
                <w:sz w:val="26"/>
                <w:szCs w:val="26"/>
                <w:lang w:val="en-US" w:bidi="th-TH"/>
              </w:rPr>
            </w:pPr>
          </w:p>
        </w:tc>
        <w:tc>
          <w:tcPr>
            <w:tcW w:w="934" w:type="dxa"/>
            <w:tcBorders>
              <w:top w:val="nil"/>
              <w:left w:val="nil"/>
              <w:bottom w:val="single" w:sz="4" w:space="0" w:color="auto"/>
              <w:right w:val="nil"/>
            </w:tcBorders>
          </w:tcPr>
          <w:p w14:paraId="6DE97BB6" w14:textId="05224908"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113</w:t>
            </w:r>
          </w:p>
        </w:tc>
        <w:tc>
          <w:tcPr>
            <w:tcW w:w="236" w:type="dxa"/>
            <w:tcBorders>
              <w:top w:val="nil"/>
              <w:left w:val="nil"/>
              <w:bottom w:val="nil"/>
              <w:right w:val="nil"/>
            </w:tcBorders>
          </w:tcPr>
          <w:p w14:paraId="313BEB5B"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980" w:type="dxa"/>
            <w:tcBorders>
              <w:top w:val="nil"/>
              <w:left w:val="nil"/>
              <w:bottom w:val="single" w:sz="4" w:space="0" w:color="auto"/>
              <w:right w:val="nil"/>
            </w:tcBorders>
          </w:tcPr>
          <w:p w14:paraId="62C0CDCF" w14:textId="50EAFFF1"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w:t>
            </w:r>
          </w:p>
        </w:tc>
        <w:tc>
          <w:tcPr>
            <w:tcW w:w="242" w:type="dxa"/>
            <w:tcBorders>
              <w:top w:val="nil"/>
              <w:left w:val="nil"/>
              <w:bottom w:val="nil"/>
              <w:right w:val="nil"/>
            </w:tcBorders>
          </w:tcPr>
          <w:p w14:paraId="19A4708B" w14:textId="77777777" w:rsidR="000B7595" w:rsidRPr="00F1271B" w:rsidRDefault="000B7595" w:rsidP="000B7595">
            <w:pPr>
              <w:pStyle w:val="ListParagraph"/>
              <w:tabs>
                <w:tab w:val="decimal" w:pos="648"/>
              </w:tabs>
              <w:spacing w:line="240" w:lineRule="exact"/>
              <w:ind w:left="0" w:right="-109"/>
              <w:rPr>
                <w:rFonts w:ascii="CordiaUPC" w:hAnsi="CordiaUPC" w:cs="CordiaUPC"/>
                <w:color w:val="000000"/>
                <w:sz w:val="26"/>
                <w:szCs w:val="26"/>
                <w:lang w:val="en-US" w:bidi="th-TH"/>
              </w:rPr>
            </w:pPr>
          </w:p>
        </w:tc>
        <w:tc>
          <w:tcPr>
            <w:tcW w:w="1008" w:type="dxa"/>
            <w:tcBorders>
              <w:top w:val="nil"/>
              <w:left w:val="nil"/>
              <w:bottom w:val="single" w:sz="4" w:space="0" w:color="auto"/>
              <w:right w:val="nil"/>
            </w:tcBorders>
          </w:tcPr>
          <w:p w14:paraId="547E3F04" w14:textId="09183736" w:rsidR="000B7595" w:rsidRPr="00F1271B" w:rsidRDefault="000B7595" w:rsidP="000B7595">
            <w:pPr>
              <w:pStyle w:val="ListParagraph"/>
              <w:tabs>
                <w:tab w:val="decimal" w:pos="792"/>
              </w:tabs>
              <w:spacing w:line="240" w:lineRule="exact"/>
              <w:ind w:left="-18" w:right="-109"/>
              <w:rPr>
                <w:rFonts w:ascii="CordiaUPC" w:hAnsi="CordiaUPC" w:cs="CordiaUPC"/>
                <w:color w:val="000000"/>
                <w:sz w:val="26"/>
                <w:szCs w:val="26"/>
                <w:lang w:val="en-US" w:bidi="th-TH"/>
              </w:rPr>
            </w:pPr>
            <w:r>
              <w:rPr>
                <w:rFonts w:ascii="CordiaUPC" w:hAnsi="CordiaUPC" w:cs="CordiaUPC"/>
                <w:color w:val="000000"/>
                <w:sz w:val="26"/>
                <w:szCs w:val="26"/>
                <w:lang w:val="en-US" w:bidi="th-TH"/>
              </w:rPr>
              <w:t>7,509</w:t>
            </w:r>
          </w:p>
        </w:tc>
      </w:tr>
      <w:tr w:rsidR="009F7041" w:rsidRPr="00F1271B" w14:paraId="2FC635FD" w14:textId="77777777" w:rsidTr="008A0E1D">
        <w:tc>
          <w:tcPr>
            <w:tcW w:w="2421" w:type="dxa"/>
            <w:tcBorders>
              <w:top w:val="nil"/>
              <w:left w:val="nil"/>
              <w:bottom w:val="nil"/>
              <w:right w:val="nil"/>
            </w:tcBorders>
          </w:tcPr>
          <w:p w14:paraId="079C1E08" w14:textId="77777777" w:rsidR="009F7041" w:rsidRPr="00F1271B" w:rsidRDefault="009F7041" w:rsidP="009F7041">
            <w:pPr>
              <w:pStyle w:val="index"/>
              <w:spacing w:after="0" w:line="240" w:lineRule="exact"/>
              <w:rPr>
                <w:rFonts w:ascii="CordiaUPC" w:hAnsi="CordiaUPC" w:cs="CordiaUPC"/>
                <w:b/>
                <w:bCs/>
                <w:sz w:val="26"/>
                <w:szCs w:val="26"/>
                <w:lang w:val="en-US" w:bidi="th-TH"/>
              </w:rPr>
            </w:pPr>
            <w:r w:rsidRPr="00F1271B">
              <w:rPr>
                <w:rFonts w:ascii="CordiaUPC" w:hAnsi="CordiaUPC" w:cs="CordiaUPC" w:hint="cs"/>
                <w:b/>
                <w:bCs/>
                <w:sz w:val="26"/>
                <w:szCs w:val="26"/>
                <w:lang w:val="en-US" w:bidi="th-TH"/>
              </w:rPr>
              <w:t>Total</w:t>
            </w:r>
          </w:p>
        </w:tc>
        <w:tc>
          <w:tcPr>
            <w:tcW w:w="900" w:type="dxa"/>
            <w:tcBorders>
              <w:top w:val="single" w:sz="4" w:space="0" w:color="auto"/>
              <w:left w:val="nil"/>
              <w:bottom w:val="double" w:sz="4" w:space="0" w:color="auto"/>
              <w:right w:val="nil"/>
            </w:tcBorders>
            <w:shd w:val="clear" w:color="auto" w:fill="auto"/>
            <w:vAlign w:val="bottom"/>
          </w:tcPr>
          <w:p w14:paraId="0B38C711" w14:textId="619270EF"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cs/>
                <w:lang w:val="en-US" w:bidi="th-TH"/>
              </w:rPr>
            </w:pPr>
            <w:r>
              <w:rPr>
                <w:rFonts w:ascii="CordiaUPC" w:hAnsi="CordiaUPC" w:cs="CordiaUPC"/>
                <w:b/>
                <w:bCs/>
                <w:color w:val="000000"/>
                <w:sz w:val="26"/>
                <w:szCs w:val="26"/>
              </w:rPr>
              <w:t>9,713</w:t>
            </w:r>
          </w:p>
        </w:tc>
        <w:tc>
          <w:tcPr>
            <w:tcW w:w="236" w:type="dxa"/>
            <w:tcBorders>
              <w:top w:val="nil"/>
              <w:left w:val="nil"/>
              <w:bottom w:val="nil"/>
              <w:right w:val="nil"/>
            </w:tcBorders>
            <w:shd w:val="clear" w:color="auto" w:fill="auto"/>
            <w:vAlign w:val="bottom"/>
          </w:tcPr>
          <w:p w14:paraId="1C398675" w14:textId="77777777"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988" w:type="dxa"/>
            <w:tcBorders>
              <w:top w:val="single" w:sz="4" w:space="0" w:color="auto"/>
              <w:left w:val="nil"/>
              <w:bottom w:val="double" w:sz="4" w:space="0" w:color="auto"/>
              <w:right w:val="nil"/>
            </w:tcBorders>
            <w:shd w:val="clear" w:color="auto" w:fill="auto"/>
            <w:vAlign w:val="bottom"/>
          </w:tcPr>
          <w:p w14:paraId="65E80194" w14:textId="4A03587D"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val="en-US" w:bidi="th-TH"/>
              </w:rPr>
            </w:pPr>
            <w:r>
              <w:rPr>
                <w:rFonts w:ascii="CordiaUPC" w:hAnsi="CordiaUPC" w:cs="CordiaUPC"/>
                <w:b/>
                <w:bCs/>
                <w:color w:val="000000"/>
                <w:sz w:val="26"/>
                <w:szCs w:val="26"/>
              </w:rPr>
              <w:t>8,246</w:t>
            </w:r>
          </w:p>
        </w:tc>
        <w:tc>
          <w:tcPr>
            <w:tcW w:w="243" w:type="dxa"/>
            <w:tcBorders>
              <w:top w:val="nil"/>
              <w:left w:val="nil"/>
              <w:bottom w:val="nil"/>
              <w:right w:val="nil"/>
            </w:tcBorders>
            <w:shd w:val="clear" w:color="auto" w:fill="auto"/>
            <w:vAlign w:val="bottom"/>
          </w:tcPr>
          <w:p w14:paraId="10918B1F" w14:textId="77777777"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981" w:type="dxa"/>
            <w:tcBorders>
              <w:top w:val="single" w:sz="4" w:space="0" w:color="auto"/>
              <w:left w:val="nil"/>
              <w:bottom w:val="double" w:sz="4" w:space="0" w:color="auto"/>
              <w:right w:val="nil"/>
            </w:tcBorders>
            <w:shd w:val="clear" w:color="auto" w:fill="auto"/>
            <w:vAlign w:val="bottom"/>
          </w:tcPr>
          <w:p w14:paraId="3A92DD82" w14:textId="7D66A12D" w:rsidR="009F7041" w:rsidRPr="00F1271B" w:rsidRDefault="009F7041" w:rsidP="009F7041">
            <w:pPr>
              <w:pStyle w:val="ListParagraph"/>
              <w:tabs>
                <w:tab w:val="decimal" w:pos="792"/>
              </w:tabs>
              <w:spacing w:line="240" w:lineRule="exact"/>
              <w:ind w:left="-18" w:right="-109"/>
              <w:rPr>
                <w:rFonts w:ascii="CordiaUPC" w:hAnsi="CordiaUPC" w:cs="CordiaUPC"/>
                <w:b/>
                <w:bCs/>
                <w:color w:val="000000"/>
                <w:sz w:val="26"/>
                <w:szCs w:val="26"/>
                <w:lang w:val="en-US" w:bidi="th-TH"/>
              </w:rPr>
            </w:pPr>
            <w:r>
              <w:rPr>
                <w:rFonts w:ascii="CordiaUPC" w:hAnsi="CordiaUPC" w:cs="CordiaUPC"/>
                <w:b/>
                <w:bCs/>
                <w:color w:val="000000"/>
                <w:sz w:val="26"/>
                <w:szCs w:val="26"/>
              </w:rPr>
              <w:t>584,502</w:t>
            </w:r>
          </w:p>
        </w:tc>
        <w:tc>
          <w:tcPr>
            <w:tcW w:w="236" w:type="dxa"/>
            <w:tcBorders>
              <w:top w:val="nil"/>
              <w:left w:val="nil"/>
              <w:bottom w:val="nil"/>
              <w:right w:val="nil"/>
            </w:tcBorders>
            <w:vAlign w:val="bottom"/>
          </w:tcPr>
          <w:p w14:paraId="2F489560" w14:textId="77777777" w:rsidR="009F7041" w:rsidRPr="00F1271B" w:rsidRDefault="009F7041" w:rsidP="009F7041">
            <w:pPr>
              <w:pStyle w:val="index"/>
              <w:spacing w:after="0" w:line="240" w:lineRule="exact"/>
              <w:rPr>
                <w:rFonts w:ascii="CordiaUPC" w:hAnsi="CordiaUPC" w:cs="CordiaUPC"/>
                <w:b/>
                <w:bCs/>
                <w:sz w:val="26"/>
                <w:szCs w:val="26"/>
                <w:lang w:val="en-US" w:bidi="th-TH"/>
              </w:rPr>
            </w:pPr>
          </w:p>
        </w:tc>
        <w:tc>
          <w:tcPr>
            <w:tcW w:w="934" w:type="dxa"/>
            <w:tcBorders>
              <w:top w:val="single" w:sz="4" w:space="0" w:color="auto"/>
              <w:left w:val="nil"/>
              <w:bottom w:val="double" w:sz="4" w:space="0" w:color="auto"/>
              <w:right w:val="nil"/>
            </w:tcBorders>
          </w:tcPr>
          <w:p w14:paraId="0E9752DA" w14:textId="138CAD58"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cs/>
                <w:lang w:val="en-US" w:bidi="th-TH"/>
              </w:rPr>
            </w:pPr>
            <w:r>
              <w:rPr>
                <w:rFonts w:ascii="CordiaUPC" w:hAnsi="CordiaUPC" w:cs="CordiaUPC"/>
                <w:b/>
                <w:bCs/>
                <w:color w:val="000000"/>
                <w:sz w:val="26"/>
                <w:szCs w:val="26"/>
                <w:lang w:val="en-US" w:bidi="th-TH"/>
              </w:rPr>
              <w:t>10,013</w:t>
            </w:r>
          </w:p>
        </w:tc>
        <w:tc>
          <w:tcPr>
            <w:tcW w:w="236" w:type="dxa"/>
            <w:tcBorders>
              <w:top w:val="nil"/>
              <w:left w:val="nil"/>
              <w:bottom w:val="nil"/>
              <w:right w:val="nil"/>
            </w:tcBorders>
          </w:tcPr>
          <w:p w14:paraId="5E5239E7" w14:textId="77777777"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980" w:type="dxa"/>
            <w:tcBorders>
              <w:top w:val="single" w:sz="4" w:space="0" w:color="auto"/>
              <w:left w:val="nil"/>
              <w:bottom w:val="double" w:sz="4" w:space="0" w:color="auto"/>
              <w:right w:val="nil"/>
            </w:tcBorders>
          </w:tcPr>
          <w:p w14:paraId="1384426A" w14:textId="15A324BA"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8,144</w:t>
            </w:r>
          </w:p>
        </w:tc>
        <w:tc>
          <w:tcPr>
            <w:tcW w:w="242" w:type="dxa"/>
            <w:tcBorders>
              <w:top w:val="nil"/>
              <w:left w:val="nil"/>
              <w:bottom w:val="nil"/>
              <w:right w:val="nil"/>
            </w:tcBorders>
          </w:tcPr>
          <w:p w14:paraId="53F49AC6" w14:textId="77777777" w:rsidR="009F7041" w:rsidRPr="00F1271B" w:rsidRDefault="009F7041" w:rsidP="009F7041">
            <w:pPr>
              <w:pStyle w:val="ListParagraph"/>
              <w:tabs>
                <w:tab w:val="decimal" w:pos="648"/>
              </w:tabs>
              <w:spacing w:line="240" w:lineRule="exact"/>
              <w:ind w:left="0" w:right="-109"/>
              <w:rPr>
                <w:rFonts w:ascii="CordiaUPC" w:hAnsi="CordiaUPC" w:cs="CordiaUPC"/>
                <w:b/>
                <w:bCs/>
                <w:color w:val="000000"/>
                <w:sz w:val="26"/>
                <w:szCs w:val="26"/>
                <w:lang w:val="en-US" w:bidi="th-TH"/>
              </w:rPr>
            </w:pPr>
          </w:p>
        </w:tc>
        <w:tc>
          <w:tcPr>
            <w:tcW w:w="1008" w:type="dxa"/>
            <w:tcBorders>
              <w:top w:val="single" w:sz="4" w:space="0" w:color="auto"/>
              <w:left w:val="nil"/>
              <w:bottom w:val="double" w:sz="4" w:space="0" w:color="auto"/>
              <w:right w:val="nil"/>
            </w:tcBorders>
          </w:tcPr>
          <w:p w14:paraId="69E27598" w14:textId="48A12099" w:rsidR="009F7041" w:rsidRPr="00F1271B" w:rsidRDefault="009F7041" w:rsidP="009F7041">
            <w:pPr>
              <w:pStyle w:val="ListParagraph"/>
              <w:tabs>
                <w:tab w:val="decimal" w:pos="792"/>
              </w:tabs>
              <w:spacing w:line="240" w:lineRule="exact"/>
              <w:ind w:left="-18" w:right="-109"/>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582,277</w:t>
            </w:r>
          </w:p>
        </w:tc>
      </w:tr>
    </w:tbl>
    <w:p w14:paraId="621208B8" w14:textId="77777777" w:rsidR="00EE7801" w:rsidRPr="005C619D" w:rsidRDefault="00EE7801" w:rsidP="00156956">
      <w:pPr>
        <w:pStyle w:val="block"/>
        <w:spacing w:after="0" w:line="200" w:lineRule="exact"/>
        <w:ind w:left="0"/>
        <w:rPr>
          <w:rFonts w:cs="Times New Roman"/>
          <w:szCs w:val="22"/>
          <w:lang w:val="en-US"/>
        </w:rPr>
      </w:pPr>
    </w:p>
    <w:p w14:paraId="20372555" w14:textId="77777777" w:rsidR="00532C5E" w:rsidRPr="007A7361" w:rsidRDefault="00532C5E" w:rsidP="00874BA6">
      <w:pPr>
        <w:pStyle w:val="block"/>
        <w:spacing w:after="0" w:line="240" w:lineRule="exact"/>
        <w:ind w:left="540"/>
        <w:jc w:val="thaiDistribute"/>
        <w:rPr>
          <w:rFonts w:ascii="CordiaUPC" w:hAnsi="CordiaUPC" w:cs="CordiaUPC"/>
          <w:sz w:val="26"/>
          <w:szCs w:val="26"/>
          <w:lang w:val="en-US"/>
        </w:rPr>
      </w:pPr>
    </w:p>
    <w:p w14:paraId="27E84A4A" w14:textId="5151F435" w:rsidR="00203DD3" w:rsidRPr="005E64CF" w:rsidRDefault="00532C5E" w:rsidP="005E64CF">
      <w:pPr>
        <w:spacing w:line="240" w:lineRule="auto"/>
        <w:rPr>
          <w:rFonts w:cs="Times New Roman"/>
          <w:sz w:val="20"/>
          <w:lang w:val="en-US"/>
        </w:rPr>
      </w:pPr>
      <w:r>
        <w:rPr>
          <w:rFonts w:cs="Times New Roman"/>
          <w:sz w:val="20"/>
          <w:lang w:val="en-US"/>
        </w:rPr>
        <w:br w:type="page"/>
      </w:r>
    </w:p>
    <w:p w14:paraId="33B6FC07" w14:textId="76EF060C" w:rsidR="00986600" w:rsidRPr="007A7361" w:rsidRDefault="00104FBF" w:rsidP="007A7361">
      <w:pPr>
        <w:pStyle w:val="Heading1"/>
        <w:numPr>
          <w:ilvl w:val="0"/>
          <w:numId w:val="0"/>
        </w:numPr>
        <w:spacing w:before="0" w:after="0" w:line="240" w:lineRule="exact"/>
        <w:ind w:left="540" w:hanging="540"/>
        <w:rPr>
          <w:rFonts w:ascii="CordiaUPC" w:hAnsi="CordiaUPC" w:cs="CordiaUPC"/>
          <w:i w:val="0"/>
          <w:iCs/>
          <w:sz w:val="28"/>
          <w:szCs w:val="28"/>
          <w:cs/>
          <w:lang w:bidi="th-TH"/>
        </w:rPr>
      </w:pPr>
      <w:bookmarkStart w:id="11" w:name="_Hlk45891494"/>
      <w:r w:rsidRPr="007A7361">
        <w:rPr>
          <w:rFonts w:ascii="CordiaUPC" w:hAnsi="CordiaUPC" w:cs="CordiaUPC" w:hint="cs"/>
          <w:i w:val="0"/>
          <w:iCs/>
          <w:sz w:val="28"/>
          <w:szCs w:val="28"/>
        </w:rPr>
        <w:t>1</w:t>
      </w:r>
      <w:r w:rsidR="005E64CF">
        <w:rPr>
          <w:rFonts w:ascii="CordiaUPC" w:hAnsi="CordiaUPC" w:cs="CordiaUPC"/>
          <w:i w:val="0"/>
          <w:iCs/>
          <w:sz w:val="28"/>
          <w:szCs w:val="28"/>
        </w:rPr>
        <w:t>2</w:t>
      </w:r>
      <w:r w:rsidR="005A07E7" w:rsidRPr="007A7361">
        <w:rPr>
          <w:rFonts w:ascii="CordiaUPC" w:hAnsi="CordiaUPC" w:cs="CordiaUPC" w:hint="cs"/>
          <w:i w:val="0"/>
          <w:iCs/>
          <w:sz w:val="28"/>
          <w:szCs w:val="28"/>
        </w:rPr>
        <w:tab/>
      </w:r>
      <w:r w:rsidR="00986600" w:rsidRPr="007A7361">
        <w:rPr>
          <w:rFonts w:ascii="CordiaUPC" w:hAnsi="CordiaUPC" w:cs="CordiaUPC" w:hint="cs"/>
          <w:i w:val="0"/>
          <w:iCs/>
          <w:sz w:val="28"/>
          <w:szCs w:val="28"/>
        </w:rPr>
        <w:t>Investments, net</w:t>
      </w:r>
    </w:p>
    <w:p w14:paraId="0DEF6B6B" w14:textId="77777777" w:rsidR="00D2419C" w:rsidRPr="007A7361" w:rsidRDefault="00D2419C" w:rsidP="007A7361">
      <w:pPr>
        <w:autoSpaceDE w:val="0"/>
        <w:autoSpaceDN w:val="0"/>
        <w:adjustRightInd w:val="0"/>
        <w:spacing w:line="240" w:lineRule="exact"/>
        <w:jc w:val="both"/>
        <w:rPr>
          <w:rFonts w:ascii="CordiaUPC" w:hAnsi="CordiaUPC" w:cs="CordiaUPC"/>
          <w:sz w:val="26"/>
          <w:szCs w:val="26"/>
          <w:lang w:val="en-US" w:bidi="th-TH"/>
        </w:rPr>
      </w:pPr>
    </w:p>
    <w:p w14:paraId="34F8974D" w14:textId="765FA6FC" w:rsidR="00B91D6F" w:rsidRPr="007A7361" w:rsidRDefault="00104FBF" w:rsidP="007A7361">
      <w:pPr>
        <w:pStyle w:val="index"/>
        <w:spacing w:after="0" w:line="240" w:lineRule="exact"/>
        <w:rPr>
          <w:rFonts w:ascii="CordiaUPC" w:hAnsi="CordiaUPC" w:cs="CordiaUPC"/>
          <w:b/>
          <w:bCs/>
          <w:sz w:val="26"/>
          <w:szCs w:val="26"/>
        </w:rPr>
      </w:pPr>
      <w:r w:rsidRPr="007A7361">
        <w:rPr>
          <w:rFonts w:ascii="CordiaUPC" w:hAnsi="CordiaUPC" w:cs="CordiaUPC" w:hint="cs"/>
          <w:b/>
          <w:bCs/>
          <w:sz w:val="26"/>
          <w:szCs w:val="26"/>
          <w:lang w:bidi="th-TH"/>
        </w:rPr>
        <w:t>1</w:t>
      </w:r>
      <w:r w:rsidR="005E64CF">
        <w:rPr>
          <w:rFonts w:ascii="CordiaUPC" w:hAnsi="CordiaUPC" w:cs="CordiaUPC"/>
          <w:b/>
          <w:bCs/>
          <w:sz w:val="26"/>
          <w:szCs w:val="26"/>
          <w:lang w:bidi="th-TH"/>
        </w:rPr>
        <w:t>2</w:t>
      </w:r>
      <w:r w:rsidR="00986600" w:rsidRPr="007A7361">
        <w:rPr>
          <w:rFonts w:ascii="CordiaUPC" w:hAnsi="CordiaUPC" w:cs="CordiaUPC" w:hint="cs"/>
          <w:b/>
          <w:bCs/>
          <w:sz w:val="26"/>
          <w:szCs w:val="26"/>
          <w:lang w:bidi="th-TH"/>
        </w:rPr>
        <w:t>.1</w:t>
      </w:r>
      <w:r w:rsidR="00061944" w:rsidRPr="007A7361">
        <w:rPr>
          <w:rFonts w:ascii="CordiaUPC" w:hAnsi="CordiaUPC" w:cs="CordiaUPC" w:hint="cs"/>
          <w:b/>
          <w:bCs/>
          <w:sz w:val="26"/>
          <w:szCs w:val="26"/>
          <w:lang w:bidi="th-TH"/>
        </w:rPr>
        <w:tab/>
      </w:r>
      <w:r w:rsidR="00986600" w:rsidRPr="007A7361">
        <w:rPr>
          <w:rFonts w:ascii="CordiaUPC" w:hAnsi="CordiaUPC" w:cs="CordiaUPC" w:hint="cs"/>
          <w:b/>
          <w:bCs/>
          <w:sz w:val="26"/>
          <w:szCs w:val="26"/>
        </w:rPr>
        <w:t>Classified by type of investments</w:t>
      </w:r>
    </w:p>
    <w:p w14:paraId="0A9A7DB2" w14:textId="77777777" w:rsidR="00B036B5" w:rsidRPr="007A7361" w:rsidRDefault="00B036B5" w:rsidP="007A7361">
      <w:pPr>
        <w:pStyle w:val="index"/>
        <w:spacing w:after="0" w:line="240" w:lineRule="exact"/>
        <w:rPr>
          <w:rFonts w:ascii="CordiaUPC" w:hAnsi="CordiaUPC" w:cs="CordiaUPC"/>
          <w:b/>
          <w:bCs/>
          <w:sz w:val="26"/>
          <w:szCs w:val="26"/>
          <w:cs/>
          <w:lang w:bidi="th-TH"/>
        </w:rPr>
      </w:pPr>
    </w:p>
    <w:tbl>
      <w:tblPr>
        <w:tblW w:w="9281" w:type="dxa"/>
        <w:tblInd w:w="529" w:type="dxa"/>
        <w:tblLayout w:type="fixed"/>
        <w:tblCellMar>
          <w:left w:w="79" w:type="dxa"/>
          <w:right w:w="79" w:type="dxa"/>
        </w:tblCellMar>
        <w:tblLook w:val="04A0" w:firstRow="1" w:lastRow="0" w:firstColumn="1" w:lastColumn="0" w:noHBand="0" w:noVBand="1"/>
      </w:tblPr>
      <w:tblGrid>
        <w:gridCol w:w="5591"/>
        <w:gridCol w:w="1710"/>
        <w:gridCol w:w="270"/>
        <w:gridCol w:w="1710"/>
      </w:tblGrid>
      <w:tr w:rsidR="00782BD4" w:rsidRPr="007A7361" w14:paraId="1ED06174" w14:textId="77777777" w:rsidTr="00782BD4">
        <w:trPr>
          <w:cantSplit/>
          <w:trHeight w:val="20"/>
          <w:tblHeader/>
        </w:trPr>
        <w:tc>
          <w:tcPr>
            <w:tcW w:w="5591" w:type="dxa"/>
            <w:vAlign w:val="bottom"/>
          </w:tcPr>
          <w:p w14:paraId="78F6B0ED" w14:textId="277E5E56" w:rsidR="00782BD4" w:rsidRPr="007A7361" w:rsidRDefault="00782BD4" w:rsidP="007A7361">
            <w:pPr>
              <w:pStyle w:val="NoSpacing"/>
              <w:spacing w:line="240" w:lineRule="exact"/>
              <w:rPr>
                <w:rFonts w:ascii="CordiaUPC" w:hAnsi="CordiaUPC" w:cs="CordiaUPC"/>
                <w:sz w:val="26"/>
                <w:szCs w:val="26"/>
              </w:rPr>
            </w:pPr>
          </w:p>
        </w:tc>
        <w:tc>
          <w:tcPr>
            <w:tcW w:w="3690" w:type="dxa"/>
            <w:gridSpan w:val="3"/>
            <w:vAlign w:val="bottom"/>
            <w:hideMark/>
          </w:tcPr>
          <w:p w14:paraId="7A4E0986" w14:textId="0F090CC5" w:rsidR="00782BD4" w:rsidRPr="007A7361" w:rsidRDefault="00782BD4" w:rsidP="00782BD4">
            <w:pPr>
              <w:pStyle w:val="NoSpacing"/>
              <w:spacing w:line="240" w:lineRule="exact"/>
              <w:jc w:val="center"/>
              <w:rPr>
                <w:rFonts w:ascii="CordiaUPC" w:hAnsi="CordiaUPC" w:cs="CordiaUPC"/>
                <w:b/>
                <w:sz w:val="26"/>
                <w:szCs w:val="26"/>
                <w:cs/>
              </w:rPr>
            </w:pPr>
            <w:r w:rsidRPr="007A7361">
              <w:rPr>
                <w:rFonts w:ascii="CordiaUPC" w:hAnsi="CordiaUPC" w:cs="CordiaUPC" w:hint="cs"/>
                <w:b/>
                <w:sz w:val="26"/>
                <w:szCs w:val="26"/>
              </w:rPr>
              <w:t>Consolidated</w:t>
            </w:r>
          </w:p>
        </w:tc>
      </w:tr>
      <w:tr w:rsidR="00782BD4" w:rsidRPr="007A7361" w14:paraId="4A188606" w14:textId="77777777" w:rsidTr="00782BD4">
        <w:trPr>
          <w:cantSplit/>
          <w:trHeight w:val="20"/>
          <w:tblHeader/>
        </w:trPr>
        <w:tc>
          <w:tcPr>
            <w:tcW w:w="5591" w:type="dxa"/>
            <w:vAlign w:val="bottom"/>
          </w:tcPr>
          <w:p w14:paraId="7A3E89B1" w14:textId="77777777" w:rsidR="00782BD4" w:rsidRPr="007A7361" w:rsidRDefault="00782BD4" w:rsidP="007A7361">
            <w:pPr>
              <w:pStyle w:val="NoSpacing"/>
              <w:spacing w:line="240" w:lineRule="exact"/>
              <w:rPr>
                <w:rFonts w:ascii="CordiaUPC" w:hAnsi="CordiaUPC" w:cs="CordiaUPC"/>
                <w:sz w:val="26"/>
                <w:szCs w:val="26"/>
              </w:rPr>
            </w:pPr>
          </w:p>
        </w:tc>
        <w:tc>
          <w:tcPr>
            <w:tcW w:w="1710" w:type="dxa"/>
            <w:vAlign w:val="bottom"/>
          </w:tcPr>
          <w:p w14:paraId="4C3548E1" w14:textId="3FCE3A73" w:rsidR="00782BD4" w:rsidRPr="00782BD4" w:rsidRDefault="00782BD4" w:rsidP="007A7361">
            <w:pPr>
              <w:pStyle w:val="NoSpacing"/>
              <w:spacing w:line="240" w:lineRule="exact"/>
              <w:jc w:val="center"/>
              <w:rPr>
                <w:rFonts w:ascii="CordiaUPC" w:hAnsi="CordiaUPC" w:cs="CordiaUPC"/>
                <w:bCs/>
                <w:sz w:val="26"/>
                <w:szCs w:val="26"/>
              </w:rPr>
            </w:pPr>
            <w:r w:rsidRPr="00782BD4">
              <w:rPr>
                <w:rFonts w:ascii="CordiaUPC" w:hAnsi="CordiaUPC" w:cs="CordiaUPC"/>
                <w:bCs/>
                <w:sz w:val="26"/>
                <w:szCs w:val="26"/>
              </w:rPr>
              <w:t>3</w:t>
            </w:r>
            <w:r>
              <w:rPr>
                <w:rFonts w:ascii="CordiaUPC" w:hAnsi="CordiaUPC" w:cs="CordiaUPC"/>
                <w:bCs/>
                <w:sz w:val="26"/>
                <w:szCs w:val="26"/>
              </w:rPr>
              <w:t>0 June 2021</w:t>
            </w:r>
          </w:p>
        </w:tc>
        <w:tc>
          <w:tcPr>
            <w:tcW w:w="270" w:type="dxa"/>
            <w:vAlign w:val="bottom"/>
          </w:tcPr>
          <w:p w14:paraId="3339CA10" w14:textId="77777777" w:rsidR="00782BD4" w:rsidRPr="00782BD4" w:rsidRDefault="00782BD4" w:rsidP="007A7361">
            <w:pPr>
              <w:pStyle w:val="NoSpacing"/>
              <w:spacing w:line="240" w:lineRule="exact"/>
              <w:jc w:val="center"/>
              <w:rPr>
                <w:rFonts w:ascii="CordiaUPC" w:hAnsi="CordiaUPC" w:cs="CordiaUPC"/>
                <w:bCs/>
                <w:sz w:val="26"/>
                <w:szCs w:val="26"/>
              </w:rPr>
            </w:pPr>
          </w:p>
        </w:tc>
        <w:tc>
          <w:tcPr>
            <w:tcW w:w="1710" w:type="dxa"/>
            <w:vAlign w:val="bottom"/>
          </w:tcPr>
          <w:p w14:paraId="4B0997FC" w14:textId="77D5AFF3" w:rsidR="00782BD4" w:rsidRPr="00782BD4" w:rsidRDefault="00782BD4" w:rsidP="007A7361">
            <w:pPr>
              <w:pStyle w:val="NoSpacing"/>
              <w:spacing w:line="240" w:lineRule="exact"/>
              <w:jc w:val="center"/>
              <w:rPr>
                <w:rFonts w:ascii="CordiaUPC" w:hAnsi="CordiaUPC" w:cs="CordiaUPC"/>
                <w:bCs/>
                <w:sz w:val="26"/>
                <w:szCs w:val="26"/>
              </w:rPr>
            </w:pPr>
            <w:r w:rsidRPr="00782BD4">
              <w:rPr>
                <w:rFonts w:ascii="CordiaUPC" w:hAnsi="CordiaUPC" w:cs="CordiaUPC"/>
                <w:bCs/>
                <w:sz w:val="26"/>
                <w:szCs w:val="26"/>
              </w:rPr>
              <w:t>31 December 2020</w:t>
            </w:r>
          </w:p>
        </w:tc>
      </w:tr>
      <w:tr w:rsidR="00752648" w:rsidRPr="007A7361" w14:paraId="174C967A" w14:textId="77777777" w:rsidTr="00782BD4">
        <w:trPr>
          <w:cantSplit/>
          <w:trHeight w:val="20"/>
          <w:tblHeader/>
        </w:trPr>
        <w:tc>
          <w:tcPr>
            <w:tcW w:w="5591" w:type="dxa"/>
            <w:vAlign w:val="bottom"/>
          </w:tcPr>
          <w:p w14:paraId="3B3757B6" w14:textId="2545307A" w:rsidR="00752648" w:rsidRPr="007A7361" w:rsidRDefault="00752648" w:rsidP="007A7361">
            <w:pPr>
              <w:pStyle w:val="NoSpacing"/>
              <w:spacing w:line="240" w:lineRule="exact"/>
              <w:rPr>
                <w:rFonts w:ascii="CordiaUPC" w:hAnsi="CordiaUPC" w:cs="CordiaUPC"/>
                <w:b/>
                <w:i/>
                <w:iCs/>
                <w:sz w:val="26"/>
                <w:szCs w:val="26"/>
              </w:rPr>
            </w:pPr>
          </w:p>
        </w:tc>
        <w:tc>
          <w:tcPr>
            <w:tcW w:w="3690" w:type="dxa"/>
            <w:gridSpan w:val="3"/>
            <w:vAlign w:val="bottom"/>
            <w:hideMark/>
          </w:tcPr>
          <w:p w14:paraId="30D9317F" w14:textId="77777777" w:rsidR="00752648" w:rsidRPr="007A7361" w:rsidRDefault="00752648" w:rsidP="007A7361">
            <w:pPr>
              <w:pStyle w:val="NoSpacing"/>
              <w:spacing w:line="240" w:lineRule="exact"/>
              <w:jc w:val="center"/>
              <w:rPr>
                <w:rFonts w:ascii="CordiaUPC" w:hAnsi="CordiaUPC" w:cs="CordiaUPC"/>
                <w:bCs/>
                <w:sz w:val="26"/>
                <w:szCs w:val="26"/>
              </w:rPr>
            </w:pPr>
            <w:r w:rsidRPr="007A7361">
              <w:rPr>
                <w:rFonts w:ascii="CordiaUPC" w:hAnsi="CordiaUPC" w:cs="CordiaUPC" w:hint="cs"/>
                <w:bCs/>
                <w:i/>
                <w:iCs/>
                <w:sz w:val="26"/>
                <w:szCs w:val="26"/>
              </w:rPr>
              <w:t>(in million Baht)</w:t>
            </w:r>
          </w:p>
        </w:tc>
      </w:tr>
      <w:tr w:rsidR="00752648" w:rsidRPr="007A7361" w14:paraId="63F38C06" w14:textId="77777777" w:rsidTr="00782BD4">
        <w:trPr>
          <w:cantSplit/>
          <w:trHeight w:val="20"/>
        </w:trPr>
        <w:tc>
          <w:tcPr>
            <w:tcW w:w="5591" w:type="dxa"/>
            <w:vAlign w:val="bottom"/>
            <w:hideMark/>
          </w:tcPr>
          <w:p w14:paraId="09B2E7FB" w14:textId="77777777" w:rsidR="00752648" w:rsidRPr="007A7361" w:rsidRDefault="00752648" w:rsidP="007A7361">
            <w:pPr>
              <w:pStyle w:val="NoSpacing"/>
              <w:spacing w:line="240" w:lineRule="exact"/>
              <w:rPr>
                <w:rFonts w:ascii="CordiaUPC" w:hAnsi="CordiaUPC" w:cs="CordiaUPC"/>
                <w:b/>
                <w:i/>
                <w:iCs/>
                <w:sz w:val="26"/>
                <w:szCs w:val="26"/>
              </w:rPr>
            </w:pPr>
            <w:r w:rsidRPr="007A7361">
              <w:rPr>
                <w:rFonts w:ascii="CordiaUPC" w:hAnsi="CordiaUPC" w:cs="CordiaUPC" w:hint="cs"/>
                <w:b/>
                <w:i/>
                <w:iCs/>
                <w:sz w:val="26"/>
                <w:szCs w:val="26"/>
              </w:rPr>
              <w:t xml:space="preserve">Investments in debt securities measured at </w:t>
            </w:r>
            <w:proofErr w:type="spellStart"/>
            <w:r w:rsidRPr="007A7361">
              <w:rPr>
                <w:rFonts w:ascii="CordiaUPC" w:hAnsi="CordiaUPC" w:cs="CordiaUPC" w:hint="cs"/>
                <w:b/>
                <w:i/>
                <w:iCs/>
                <w:sz w:val="26"/>
                <w:szCs w:val="26"/>
              </w:rPr>
              <w:t>amortised</w:t>
            </w:r>
            <w:proofErr w:type="spellEnd"/>
            <w:r w:rsidRPr="007A7361">
              <w:rPr>
                <w:rFonts w:ascii="CordiaUPC" w:hAnsi="CordiaUPC" w:cs="CordiaUPC" w:hint="cs"/>
                <w:b/>
                <w:i/>
                <w:iCs/>
                <w:sz w:val="26"/>
                <w:szCs w:val="26"/>
              </w:rPr>
              <w:t xml:space="preserve"> costs </w:t>
            </w:r>
          </w:p>
        </w:tc>
        <w:tc>
          <w:tcPr>
            <w:tcW w:w="1710" w:type="dxa"/>
            <w:vAlign w:val="bottom"/>
          </w:tcPr>
          <w:p w14:paraId="7D024E93" w14:textId="77777777" w:rsidR="00752648" w:rsidRPr="007A7361" w:rsidRDefault="00752648" w:rsidP="007A7361">
            <w:pPr>
              <w:pStyle w:val="NoSpacing"/>
              <w:spacing w:line="240" w:lineRule="exact"/>
              <w:rPr>
                <w:rFonts w:ascii="CordiaUPC" w:hAnsi="CordiaUPC" w:cs="CordiaUPC"/>
                <w:sz w:val="26"/>
                <w:szCs w:val="26"/>
              </w:rPr>
            </w:pPr>
          </w:p>
        </w:tc>
        <w:tc>
          <w:tcPr>
            <w:tcW w:w="270" w:type="dxa"/>
            <w:vAlign w:val="bottom"/>
          </w:tcPr>
          <w:p w14:paraId="5C8D5DFA" w14:textId="77777777" w:rsidR="00752648" w:rsidRPr="007A7361" w:rsidRDefault="00752648" w:rsidP="007A7361">
            <w:pPr>
              <w:pStyle w:val="NoSpacing"/>
              <w:spacing w:line="240" w:lineRule="exact"/>
              <w:rPr>
                <w:rFonts w:ascii="CordiaUPC" w:hAnsi="CordiaUPC" w:cs="CordiaUPC"/>
                <w:sz w:val="26"/>
                <w:szCs w:val="26"/>
                <w:lang w:bidi="ar-SA"/>
              </w:rPr>
            </w:pPr>
          </w:p>
        </w:tc>
        <w:tc>
          <w:tcPr>
            <w:tcW w:w="1710" w:type="dxa"/>
            <w:vAlign w:val="bottom"/>
          </w:tcPr>
          <w:p w14:paraId="365B3456" w14:textId="77777777" w:rsidR="00752648" w:rsidRPr="007A7361" w:rsidRDefault="00752648" w:rsidP="007A7361">
            <w:pPr>
              <w:pStyle w:val="NoSpacing"/>
              <w:spacing w:line="240" w:lineRule="exact"/>
              <w:rPr>
                <w:rFonts w:ascii="CordiaUPC" w:hAnsi="CordiaUPC" w:cs="CordiaUPC"/>
                <w:sz w:val="26"/>
                <w:szCs w:val="26"/>
              </w:rPr>
            </w:pPr>
          </w:p>
        </w:tc>
      </w:tr>
      <w:tr w:rsidR="00782BD4" w:rsidRPr="007A7361" w14:paraId="7AE94644" w14:textId="77777777" w:rsidTr="00782BD4">
        <w:trPr>
          <w:cantSplit/>
          <w:trHeight w:val="20"/>
        </w:trPr>
        <w:tc>
          <w:tcPr>
            <w:tcW w:w="5591" w:type="dxa"/>
            <w:vAlign w:val="bottom"/>
            <w:hideMark/>
          </w:tcPr>
          <w:p w14:paraId="3EED0FBD" w14:textId="77777777" w:rsidR="00782BD4" w:rsidRPr="007A7361" w:rsidRDefault="00782BD4" w:rsidP="00782BD4">
            <w:pPr>
              <w:pStyle w:val="NoSpacing"/>
              <w:spacing w:line="240" w:lineRule="exact"/>
              <w:rPr>
                <w:rFonts w:ascii="CordiaUPC" w:hAnsi="CordiaUPC" w:cs="CordiaUPC"/>
                <w:sz w:val="26"/>
                <w:szCs w:val="26"/>
              </w:rPr>
            </w:pPr>
            <w:r w:rsidRPr="007A7361">
              <w:rPr>
                <w:rFonts w:ascii="CordiaUPC" w:hAnsi="CordiaUPC" w:cs="CordiaUPC" w:hint="cs"/>
                <w:sz w:val="26"/>
                <w:szCs w:val="26"/>
              </w:rPr>
              <w:t>Private debt securities</w:t>
            </w:r>
          </w:p>
        </w:tc>
        <w:tc>
          <w:tcPr>
            <w:tcW w:w="1710" w:type="dxa"/>
            <w:shd w:val="clear" w:color="auto" w:fill="auto"/>
            <w:vAlign w:val="bottom"/>
          </w:tcPr>
          <w:p w14:paraId="301C0257" w14:textId="234973A1" w:rsidR="00782BD4" w:rsidRPr="007A7361" w:rsidRDefault="0014085A"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w:t>
            </w:r>
          </w:p>
        </w:tc>
        <w:tc>
          <w:tcPr>
            <w:tcW w:w="270" w:type="dxa"/>
          </w:tcPr>
          <w:p w14:paraId="3D9298B9"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nil"/>
              <w:left w:val="nil"/>
              <w:right w:val="nil"/>
            </w:tcBorders>
            <w:vAlign w:val="bottom"/>
          </w:tcPr>
          <w:p w14:paraId="3BF9D83C" w14:textId="445B54E3"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622</w:t>
            </w:r>
          </w:p>
        </w:tc>
      </w:tr>
      <w:tr w:rsidR="00782BD4" w:rsidRPr="007A7361" w14:paraId="71A07F06" w14:textId="77777777" w:rsidTr="00782BD4">
        <w:trPr>
          <w:cantSplit/>
          <w:trHeight w:val="20"/>
        </w:trPr>
        <w:tc>
          <w:tcPr>
            <w:tcW w:w="5591" w:type="dxa"/>
            <w:vAlign w:val="bottom"/>
          </w:tcPr>
          <w:p w14:paraId="1C1607BE" w14:textId="658669FD" w:rsidR="00782BD4" w:rsidRPr="007A7361" w:rsidRDefault="00782BD4" w:rsidP="00782BD4">
            <w:pPr>
              <w:pStyle w:val="NoSpacing"/>
              <w:spacing w:line="240" w:lineRule="exact"/>
              <w:rPr>
                <w:rFonts w:ascii="CordiaUPC" w:hAnsi="CordiaUPC" w:cs="CordiaUPC"/>
                <w:sz w:val="26"/>
                <w:szCs w:val="26"/>
              </w:rPr>
            </w:pPr>
            <w:r w:rsidRPr="007A7361">
              <w:rPr>
                <w:rFonts w:ascii="CordiaUPC" w:hAnsi="CordiaUPC" w:cs="CordiaUPC" w:hint="cs"/>
                <w:b/>
                <w:bCs/>
                <w:color w:val="000000"/>
                <w:sz w:val="26"/>
                <w:szCs w:val="26"/>
              </w:rPr>
              <w:t>Total</w:t>
            </w:r>
          </w:p>
        </w:tc>
        <w:tc>
          <w:tcPr>
            <w:tcW w:w="1710" w:type="dxa"/>
            <w:tcBorders>
              <w:top w:val="single" w:sz="4" w:space="0" w:color="auto"/>
            </w:tcBorders>
            <w:shd w:val="clear" w:color="auto" w:fill="auto"/>
            <w:vAlign w:val="bottom"/>
          </w:tcPr>
          <w:p w14:paraId="22E7AF13" w14:textId="53E5B171" w:rsidR="00782BD4" w:rsidRPr="007A7361" w:rsidRDefault="0014085A"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w:t>
            </w:r>
          </w:p>
        </w:tc>
        <w:tc>
          <w:tcPr>
            <w:tcW w:w="270" w:type="dxa"/>
          </w:tcPr>
          <w:p w14:paraId="2D342D17"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left w:val="nil"/>
              <w:right w:val="nil"/>
            </w:tcBorders>
            <w:vAlign w:val="bottom"/>
          </w:tcPr>
          <w:p w14:paraId="45B2A63E" w14:textId="7ED45E1B"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622</w:t>
            </w:r>
          </w:p>
        </w:tc>
      </w:tr>
      <w:tr w:rsidR="00782BD4" w:rsidRPr="007A7361" w14:paraId="4B9B48BB" w14:textId="77777777" w:rsidTr="00782BD4">
        <w:trPr>
          <w:cantSplit/>
          <w:trHeight w:val="20"/>
        </w:trPr>
        <w:tc>
          <w:tcPr>
            <w:tcW w:w="5591" w:type="dxa"/>
            <w:vAlign w:val="bottom"/>
            <w:hideMark/>
          </w:tcPr>
          <w:p w14:paraId="3535F59A" w14:textId="77777777" w:rsidR="00782BD4" w:rsidRPr="007A7361" w:rsidRDefault="00782BD4" w:rsidP="00782BD4">
            <w:pPr>
              <w:pStyle w:val="NoSpacing"/>
              <w:spacing w:line="240" w:lineRule="exact"/>
              <w:rPr>
                <w:rFonts w:ascii="CordiaUPC" w:hAnsi="CordiaUPC" w:cs="CordiaUPC"/>
                <w:sz w:val="26"/>
                <w:szCs w:val="26"/>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w:t>
            </w:r>
            <w:r w:rsidRPr="007A7361">
              <w:rPr>
                <w:rFonts w:ascii="CordiaUPC" w:hAnsi="CordiaUPC" w:cs="CordiaUPC" w:hint="cs"/>
                <w:i/>
                <w:iCs/>
                <w:sz w:val="26"/>
                <w:szCs w:val="26"/>
              </w:rPr>
              <w:t xml:space="preserve"> </w:t>
            </w:r>
            <w:r w:rsidRPr="007A7361">
              <w:rPr>
                <w:rFonts w:ascii="CordiaUPC" w:hAnsi="CordiaUPC" w:cs="CordiaUPC" w:hint="cs"/>
                <w:sz w:val="26"/>
                <w:szCs w:val="26"/>
              </w:rPr>
              <w:t>expected credit loss</w:t>
            </w:r>
          </w:p>
        </w:tc>
        <w:tc>
          <w:tcPr>
            <w:tcW w:w="1710" w:type="dxa"/>
            <w:tcBorders>
              <w:bottom w:val="single" w:sz="4" w:space="0" w:color="auto"/>
            </w:tcBorders>
            <w:shd w:val="clear" w:color="auto" w:fill="auto"/>
            <w:vAlign w:val="bottom"/>
          </w:tcPr>
          <w:p w14:paraId="33B2F18E" w14:textId="2DD5209B" w:rsidR="00782BD4" w:rsidRPr="007A7361" w:rsidRDefault="0014085A"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w:t>
            </w:r>
          </w:p>
        </w:tc>
        <w:tc>
          <w:tcPr>
            <w:tcW w:w="270" w:type="dxa"/>
          </w:tcPr>
          <w:p w14:paraId="72E9AF06"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bottom w:val="single" w:sz="4" w:space="0" w:color="auto"/>
              <w:right w:val="nil"/>
            </w:tcBorders>
            <w:vAlign w:val="bottom"/>
          </w:tcPr>
          <w:p w14:paraId="09EC5C3D" w14:textId="342B2340"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(1)</w:t>
            </w:r>
          </w:p>
        </w:tc>
      </w:tr>
      <w:tr w:rsidR="00782BD4" w:rsidRPr="007A7361" w14:paraId="6E231DAA" w14:textId="77777777" w:rsidTr="00782BD4">
        <w:trPr>
          <w:cantSplit/>
          <w:trHeight w:val="20"/>
        </w:trPr>
        <w:tc>
          <w:tcPr>
            <w:tcW w:w="5591" w:type="dxa"/>
            <w:vAlign w:val="bottom"/>
            <w:hideMark/>
          </w:tcPr>
          <w:p w14:paraId="1F420D18" w14:textId="77777777" w:rsidR="00782BD4" w:rsidRPr="007A7361" w:rsidRDefault="00782BD4" w:rsidP="00782BD4">
            <w:pPr>
              <w:pStyle w:val="NoSpacing"/>
              <w:spacing w:line="240" w:lineRule="exact"/>
              <w:rPr>
                <w:rFonts w:ascii="CordiaUPC" w:hAnsi="CordiaUPC" w:cs="CordiaUPC"/>
                <w:b/>
                <w:sz w:val="26"/>
                <w:szCs w:val="26"/>
              </w:rPr>
            </w:pPr>
            <w:r w:rsidRPr="007A7361">
              <w:rPr>
                <w:rFonts w:ascii="CordiaUPC" w:hAnsi="CordiaUPC" w:cs="CordiaUPC" w:hint="cs"/>
                <w:b/>
                <w:sz w:val="26"/>
                <w:szCs w:val="26"/>
              </w:rPr>
              <w:t>Net</w:t>
            </w:r>
          </w:p>
        </w:tc>
        <w:tc>
          <w:tcPr>
            <w:tcW w:w="1710" w:type="dxa"/>
            <w:tcBorders>
              <w:top w:val="single" w:sz="4" w:space="0" w:color="auto"/>
              <w:bottom w:val="single" w:sz="4" w:space="0" w:color="auto"/>
            </w:tcBorders>
            <w:shd w:val="clear" w:color="auto" w:fill="auto"/>
            <w:vAlign w:val="bottom"/>
          </w:tcPr>
          <w:p w14:paraId="60AB3392" w14:textId="6450AB01" w:rsidR="00782BD4" w:rsidRPr="007A7361" w:rsidRDefault="0014085A"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w:t>
            </w:r>
          </w:p>
        </w:tc>
        <w:tc>
          <w:tcPr>
            <w:tcW w:w="270" w:type="dxa"/>
          </w:tcPr>
          <w:p w14:paraId="22E650DE"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left w:val="nil"/>
              <w:bottom w:val="single" w:sz="4" w:space="0" w:color="auto"/>
              <w:right w:val="nil"/>
            </w:tcBorders>
            <w:vAlign w:val="bottom"/>
          </w:tcPr>
          <w:p w14:paraId="78B90C8B" w14:textId="75F42863"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621</w:t>
            </w:r>
          </w:p>
        </w:tc>
      </w:tr>
      <w:tr w:rsidR="00782BD4" w:rsidRPr="007A7361" w14:paraId="2643ACC5" w14:textId="77777777" w:rsidTr="00782BD4">
        <w:trPr>
          <w:cantSplit/>
          <w:trHeight w:val="20"/>
        </w:trPr>
        <w:tc>
          <w:tcPr>
            <w:tcW w:w="5591" w:type="dxa"/>
            <w:vAlign w:val="bottom"/>
          </w:tcPr>
          <w:p w14:paraId="5435F59F" w14:textId="77777777" w:rsidR="00782BD4" w:rsidRPr="007A7361" w:rsidRDefault="00782BD4" w:rsidP="00782BD4">
            <w:pPr>
              <w:pStyle w:val="NoSpacing"/>
              <w:spacing w:line="240" w:lineRule="exact"/>
              <w:rPr>
                <w:rFonts w:ascii="CordiaUPC" w:hAnsi="CordiaUPC" w:cs="CordiaUPC"/>
                <w:sz w:val="26"/>
                <w:szCs w:val="26"/>
              </w:rPr>
            </w:pPr>
          </w:p>
        </w:tc>
        <w:tc>
          <w:tcPr>
            <w:tcW w:w="1710" w:type="dxa"/>
            <w:tcBorders>
              <w:top w:val="single" w:sz="4" w:space="0" w:color="auto"/>
              <w:left w:val="nil"/>
              <w:bottom w:val="nil"/>
              <w:right w:val="nil"/>
            </w:tcBorders>
            <w:vAlign w:val="bottom"/>
          </w:tcPr>
          <w:p w14:paraId="2B03BD5B"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49842034"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left w:val="nil"/>
              <w:bottom w:val="nil"/>
              <w:right w:val="nil"/>
            </w:tcBorders>
            <w:vAlign w:val="bottom"/>
          </w:tcPr>
          <w:p w14:paraId="6CD4440E"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782BD4" w:rsidRPr="007A7361" w14:paraId="3DE8B458" w14:textId="77777777" w:rsidTr="00782BD4">
        <w:trPr>
          <w:cantSplit/>
          <w:trHeight w:val="20"/>
        </w:trPr>
        <w:tc>
          <w:tcPr>
            <w:tcW w:w="5591" w:type="dxa"/>
            <w:vAlign w:val="bottom"/>
            <w:hideMark/>
          </w:tcPr>
          <w:p w14:paraId="0D47D9C3" w14:textId="77777777" w:rsidR="00782BD4" w:rsidRPr="007A7361" w:rsidRDefault="00782BD4" w:rsidP="00782BD4">
            <w:pPr>
              <w:pStyle w:val="NoSpacing"/>
              <w:spacing w:line="240" w:lineRule="exact"/>
              <w:rPr>
                <w:rFonts w:ascii="CordiaUPC" w:hAnsi="CordiaUPC" w:cs="CordiaUPC"/>
                <w:b/>
                <w:sz w:val="26"/>
                <w:szCs w:val="26"/>
              </w:rPr>
            </w:pPr>
            <w:r w:rsidRPr="007A7361">
              <w:rPr>
                <w:rFonts w:ascii="CordiaUPC" w:hAnsi="CordiaUPC" w:cs="CordiaUPC" w:hint="cs"/>
                <w:b/>
                <w:i/>
                <w:iCs/>
                <w:sz w:val="26"/>
                <w:szCs w:val="26"/>
              </w:rPr>
              <w:t>Investments in debt securities measured at FVOCI</w:t>
            </w:r>
            <w:r w:rsidRPr="007A7361">
              <w:rPr>
                <w:rFonts w:ascii="CordiaUPC" w:hAnsi="CordiaUPC" w:cs="CordiaUPC" w:hint="cs"/>
                <w:b/>
                <w:sz w:val="26"/>
                <w:szCs w:val="26"/>
              </w:rPr>
              <w:t xml:space="preserve"> </w:t>
            </w:r>
          </w:p>
        </w:tc>
        <w:tc>
          <w:tcPr>
            <w:tcW w:w="1710" w:type="dxa"/>
            <w:vAlign w:val="bottom"/>
          </w:tcPr>
          <w:p w14:paraId="10C67FF0"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2A26E02C"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3072C47D" w14:textId="77777777" w:rsidR="00782BD4" w:rsidRPr="007A7361" w:rsidRDefault="00782BD4"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14085A" w:rsidRPr="007A7361" w14:paraId="45B54467" w14:textId="77777777" w:rsidTr="00782BD4">
        <w:trPr>
          <w:cantSplit/>
          <w:trHeight w:val="20"/>
        </w:trPr>
        <w:tc>
          <w:tcPr>
            <w:tcW w:w="5591" w:type="dxa"/>
            <w:vAlign w:val="bottom"/>
            <w:hideMark/>
          </w:tcPr>
          <w:p w14:paraId="235B7201"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Government and state enterprise securities</w:t>
            </w:r>
          </w:p>
        </w:tc>
        <w:tc>
          <w:tcPr>
            <w:tcW w:w="1710" w:type="dxa"/>
            <w:shd w:val="clear" w:color="auto" w:fill="auto"/>
            <w:vAlign w:val="bottom"/>
          </w:tcPr>
          <w:p w14:paraId="3087C148" w14:textId="4C3E435E"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136,253</w:t>
            </w:r>
          </w:p>
        </w:tc>
        <w:tc>
          <w:tcPr>
            <w:tcW w:w="270" w:type="dxa"/>
            <w:shd w:val="clear" w:color="auto" w:fill="auto"/>
            <w:vAlign w:val="bottom"/>
          </w:tcPr>
          <w:p w14:paraId="630EA3FF"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3B65A5C" w14:textId="32BE4B83"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108,268</w:t>
            </w:r>
          </w:p>
        </w:tc>
      </w:tr>
      <w:tr w:rsidR="0014085A" w:rsidRPr="007A7361" w14:paraId="40A752ED" w14:textId="77777777" w:rsidTr="00782BD4">
        <w:trPr>
          <w:cantSplit/>
          <w:trHeight w:val="20"/>
        </w:trPr>
        <w:tc>
          <w:tcPr>
            <w:tcW w:w="5591" w:type="dxa"/>
            <w:vAlign w:val="bottom"/>
            <w:hideMark/>
          </w:tcPr>
          <w:p w14:paraId="560DFA1C" w14:textId="77777777" w:rsidR="0014085A" w:rsidRPr="007A7361" w:rsidRDefault="0014085A" w:rsidP="0014085A">
            <w:pPr>
              <w:pStyle w:val="NoSpacing"/>
              <w:spacing w:line="240" w:lineRule="exact"/>
              <w:rPr>
                <w:rFonts w:ascii="CordiaUPC" w:hAnsi="CordiaUPC" w:cs="CordiaUPC"/>
                <w:sz w:val="26"/>
                <w:szCs w:val="26"/>
                <w:cs/>
              </w:rPr>
            </w:pPr>
            <w:r w:rsidRPr="007A7361">
              <w:rPr>
                <w:rFonts w:ascii="CordiaUPC" w:hAnsi="CordiaUPC" w:cs="CordiaUPC" w:hint="cs"/>
                <w:sz w:val="26"/>
                <w:szCs w:val="26"/>
              </w:rPr>
              <w:t>Private debt securities</w:t>
            </w:r>
          </w:p>
        </w:tc>
        <w:tc>
          <w:tcPr>
            <w:tcW w:w="1710" w:type="dxa"/>
            <w:shd w:val="clear" w:color="auto" w:fill="auto"/>
            <w:vAlign w:val="bottom"/>
          </w:tcPr>
          <w:p w14:paraId="617AC049" w14:textId="0BAB3888"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11,895</w:t>
            </w:r>
          </w:p>
        </w:tc>
        <w:tc>
          <w:tcPr>
            <w:tcW w:w="270" w:type="dxa"/>
            <w:shd w:val="clear" w:color="auto" w:fill="auto"/>
            <w:vAlign w:val="bottom"/>
          </w:tcPr>
          <w:p w14:paraId="3D2F9573"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658529F4" w14:textId="4963A9A5"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11,976</w:t>
            </w:r>
          </w:p>
        </w:tc>
      </w:tr>
      <w:tr w:rsidR="0014085A" w:rsidRPr="007A7361" w14:paraId="5CAB9290" w14:textId="77777777" w:rsidTr="00782BD4">
        <w:trPr>
          <w:cantSplit/>
          <w:trHeight w:val="20"/>
        </w:trPr>
        <w:tc>
          <w:tcPr>
            <w:tcW w:w="5591" w:type="dxa"/>
            <w:vAlign w:val="bottom"/>
            <w:hideMark/>
          </w:tcPr>
          <w:p w14:paraId="6E252D67"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Foreign debt securities</w:t>
            </w:r>
          </w:p>
        </w:tc>
        <w:tc>
          <w:tcPr>
            <w:tcW w:w="1710" w:type="dxa"/>
            <w:shd w:val="clear" w:color="auto" w:fill="auto"/>
            <w:vAlign w:val="bottom"/>
          </w:tcPr>
          <w:p w14:paraId="2DA14A68" w14:textId="42A4628B"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13,706</w:t>
            </w:r>
          </w:p>
        </w:tc>
        <w:tc>
          <w:tcPr>
            <w:tcW w:w="270" w:type="dxa"/>
            <w:shd w:val="clear" w:color="auto" w:fill="auto"/>
            <w:vAlign w:val="bottom"/>
          </w:tcPr>
          <w:p w14:paraId="1FB041F6"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7DF4D76" w14:textId="0F6FFC9B"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11,900</w:t>
            </w:r>
          </w:p>
        </w:tc>
      </w:tr>
      <w:tr w:rsidR="0014085A" w:rsidRPr="007A7361" w14:paraId="1837F350" w14:textId="77777777" w:rsidTr="00782BD4">
        <w:trPr>
          <w:cantSplit/>
          <w:trHeight w:val="20"/>
        </w:trPr>
        <w:tc>
          <w:tcPr>
            <w:tcW w:w="5591" w:type="dxa"/>
            <w:vAlign w:val="bottom"/>
          </w:tcPr>
          <w:p w14:paraId="22E2620C"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Others</w:t>
            </w:r>
          </w:p>
        </w:tc>
        <w:tc>
          <w:tcPr>
            <w:tcW w:w="1710" w:type="dxa"/>
            <w:shd w:val="clear" w:color="auto" w:fill="auto"/>
            <w:vAlign w:val="bottom"/>
          </w:tcPr>
          <w:p w14:paraId="3D9CF34C" w14:textId="37653D9F"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69</w:t>
            </w:r>
          </w:p>
        </w:tc>
        <w:tc>
          <w:tcPr>
            <w:tcW w:w="270" w:type="dxa"/>
            <w:shd w:val="clear" w:color="auto" w:fill="auto"/>
            <w:vAlign w:val="bottom"/>
          </w:tcPr>
          <w:p w14:paraId="492E8A84"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1984D6FA" w14:textId="563A7BBB"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69</w:t>
            </w:r>
          </w:p>
        </w:tc>
      </w:tr>
      <w:tr w:rsidR="0014085A" w:rsidRPr="007A7361" w14:paraId="626CCE60" w14:textId="77777777" w:rsidTr="00782BD4">
        <w:trPr>
          <w:cantSplit/>
          <w:trHeight w:val="20"/>
        </w:trPr>
        <w:tc>
          <w:tcPr>
            <w:tcW w:w="5591" w:type="dxa"/>
            <w:vAlign w:val="bottom"/>
          </w:tcPr>
          <w:p w14:paraId="357E0A45" w14:textId="29970150" w:rsidR="0014085A" w:rsidRPr="007A7361" w:rsidRDefault="0014085A" w:rsidP="0014085A">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Total</w:t>
            </w:r>
          </w:p>
        </w:tc>
        <w:tc>
          <w:tcPr>
            <w:tcW w:w="1710" w:type="dxa"/>
            <w:tcBorders>
              <w:top w:val="single" w:sz="4" w:space="0" w:color="auto"/>
              <w:bottom w:val="single" w:sz="4" w:space="0" w:color="auto"/>
            </w:tcBorders>
            <w:shd w:val="clear" w:color="auto" w:fill="auto"/>
            <w:vAlign w:val="bottom"/>
          </w:tcPr>
          <w:p w14:paraId="683632E4" w14:textId="41F9CF68"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161,923</w:t>
            </w:r>
          </w:p>
        </w:tc>
        <w:tc>
          <w:tcPr>
            <w:tcW w:w="270" w:type="dxa"/>
            <w:shd w:val="clear" w:color="auto" w:fill="auto"/>
            <w:vAlign w:val="bottom"/>
          </w:tcPr>
          <w:p w14:paraId="024B33FE"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bottom w:val="single" w:sz="4" w:space="0" w:color="auto"/>
            </w:tcBorders>
            <w:shd w:val="clear" w:color="auto" w:fill="auto"/>
            <w:vAlign w:val="bottom"/>
          </w:tcPr>
          <w:p w14:paraId="1A163E9D" w14:textId="1CA9A255"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132,213</w:t>
            </w:r>
          </w:p>
        </w:tc>
      </w:tr>
      <w:tr w:rsidR="0014085A" w:rsidRPr="007A7361" w14:paraId="0FFD5A54" w14:textId="77777777" w:rsidTr="00782BD4">
        <w:trPr>
          <w:cantSplit/>
          <w:trHeight w:val="20"/>
        </w:trPr>
        <w:tc>
          <w:tcPr>
            <w:tcW w:w="5591" w:type="dxa"/>
            <w:vAlign w:val="bottom"/>
            <w:hideMark/>
          </w:tcPr>
          <w:p w14:paraId="541A3E81" w14:textId="77777777" w:rsidR="0014085A" w:rsidRPr="007A7361" w:rsidRDefault="0014085A" w:rsidP="0014085A">
            <w:pPr>
              <w:pStyle w:val="NoSpacing"/>
              <w:spacing w:line="240" w:lineRule="exact"/>
              <w:rPr>
                <w:rFonts w:ascii="CordiaUPC" w:hAnsi="CordiaUPC" w:cs="CordiaUPC"/>
                <w:b/>
                <w:bCs/>
                <w:sz w:val="26"/>
                <w:szCs w:val="26"/>
              </w:rPr>
            </w:pPr>
          </w:p>
          <w:p w14:paraId="03361258" w14:textId="1ACD614B" w:rsidR="0014085A" w:rsidRPr="007A7361" w:rsidRDefault="0014085A" w:rsidP="0014085A">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Allowances for expected credit loss</w:t>
            </w:r>
          </w:p>
        </w:tc>
        <w:tc>
          <w:tcPr>
            <w:tcW w:w="1710" w:type="dxa"/>
            <w:shd w:val="clear" w:color="auto" w:fill="auto"/>
            <w:vAlign w:val="bottom"/>
          </w:tcPr>
          <w:p w14:paraId="2943481C" w14:textId="60FF1D69"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(2,010)</w:t>
            </w:r>
          </w:p>
        </w:tc>
        <w:tc>
          <w:tcPr>
            <w:tcW w:w="270" w:type="dxa"/>
            <w:shd w:val="clear" w:color="auto" w:fill="auto"/>
            <w:vAlign w:val="bottom"/>
          </w:tcPr>
          <w:p w14:paraId="1532172B"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3DAF7A8D" w14:textId="2FE21F45"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BA678A">
              <w:rPr>
                <w:rFonts w:ascii="CordiaUPC" w:hAnsi="CordiaUPC" w:cs="CordiaUPC"/>
                <w:b/>
                <w:bCs/>
                <w:sz w:val="26"/>
                <w:szCs w:val="26"/>
              </w:rPr>
              <w:t>(1,7</w:t>
            </w:r>
            <w:r w:rsidR="008F4E6D" w:rsidRPr="00BA678A">
              <w:rPr>
                <w:rFonts w:ascii="CordiaUPC" w:hAnsi="CordiaUPC" w:cs="CordiaUPC"/>
                <w:b/>
                <w:bCs/>
                <w:sz w:val="26"/>
                <w:szCs w:val="26"/>
              </w:rPr>
              <w:t>67</w:t>
            </w:r>
            <w:r w:rsidRPr="00BA678A">
              <w:rPr>
                <w:rFonts w:ascii="CordiaUPC" w:hAnsi="CordiaUPC" w:cs="CordiaUPC"/>
                <w:b/>
                <w:bCs/>
                <w:sz w:val="26"/>
                <w:szCs w:val="26"/>
              </w:rPr>
              <w:t>)</w:t>
            </w:r>
          </w:p>
        </w:tc>
      </w:tr>
      <w:tr w:rsidR="0014085A" w:rsidRPr="007A7361" w14:paraId="55A24F4F" w14:textId="77777777" w:rsidTr="00782BD4">
        <w:trPr>
          <w:cantSplit/>
          <w:trHeight w:val="20"/>
        </w:trPr>
        <w:tc>
          <w:tcPr>
            <w:tcW w:w="5591" w:type="dxa"/>
            <w:vAlign w:val="bottom"/>
            <w:hideMark/>
          </w:tcPr>
          <w:p w14:paraId="733A1515" w14:textId="77777777" w:rsidR="0014085A" w:rsidRPr="007A7361" w:rsidRDefault="0014085A" w:rsidP="0014085A">
            <w:pPr>
              <w:pStyle w:val="NoSpacing"/>
              <w:spacing w:line="240" w:lineRule="exact"/>
              <w:rPr>
                <w:rFonts w:ascii="CordiaUPC" w:hAnsi="CordiaUPC" w:cs="CordiaUPC"/>
                <w:bCs/>
                <w:sz w:val="26"/>
                <w:szCs w:val="26"/>
              </w:rPr>
            </w:pPr>
          </w:p>
        </w:tc>
        <w:tc>
          <w:tcPr>
            <w:tcW w:w="1710" w:type="dxa"/>
            <w:tcBorders>
              <w:left w:val="nil"/>
              <w:right w:val="nil"/>
            </w:tcBorders>
            <w:vAlign w:val="bottom"/>
          </w:tcPr>
          <w:p w14:paraId="57569125" w14:textId="67261BA6"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tcPr>
          <w:p w14:paraId="2F0B2F21"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right w:val="nil"/>
            </w:tcBorders>
            <w:vAlign w:val="bottom"/>
          </w:tcPr>
          <w:p w14:paraId="5B1BD409" w14:textId="5FB60BEA"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14085A" w:rsidRPr="007A7361" w14:paraId="4184F24C" w14:textId="77777777" w:rsidTr="00782BD4">
        <w:trPr>
          <w:cantSplit/>
          <w:trHeight w:val="20"/>
        </w:trPr>
        <w:tc>
          <w:tcPr>
            <w:tcW w:w="5591" w:type="dxa"/>
            <w:vAlign w:val="bottom"/>
            <w:hideMark/>
          </w:tcPr>
          <w:p w14:paraId="2E0784DE" w14:textId="68C9BCDC" w:rsidR="0014085A" w:rsidRPr="007A7361" w:rsidRDefault="0014085A" w:rsidP="0014085A">
            <w:pPr>
              <w:pStyle w:val="NoSpacing"/>
              <w:spacing w:line="240" w:lineRule="exact"/>
              <w:rPr>
                <w:rFonts w:ascii="CordiaUPC" w:hAnsi="CordiaUPC" w:cs="CordiaUPC"/>
                <w:bCs/>
                <w:i/>
                <w:iCs/>
                <w:sz w:val="26"/>
                <w:szCs w:val="26"/>
              </w:rPr>
            </w:pPr>
            <w:r w:rsidRPr="007A7361">
              <w:rPr>
                <w:rFonts w:ascii="CordiaUPC" w:hAnsi="CordiaUPC" w:cs="CordiaUPC" w:hint="cs"/>
                <w:b/>
                <w:i/>
                <w:iCs/>
                <w:sz w:val="26"/>
                <w:szCs w:val="26"/>
              </w:rPr>
              <w:t>Investments in equity securities designated measured at FVOCI</w:t>
            </w:r>
            <w:r>
              <w:rPr>
                <w:rFonts w:ascii="CordiaUPC" w:hAnsi="CordiaUPC" w:cs="CordiaUPC"/>
                <w:b/>
                <w:i/>
                <w:iCs/>
                <w:sz w:val="26"/>
                <w:szCs w:val="26"/>
              </w:rPr>
              <w:t xml:space="preserve"> </w:t>
            </w:r>
          </w:p>
        </w:tc>
        <w:tc>
          <w:tcPr>
            <w:tcW w:w="1710" w:type="dxa"/>
            <w:vAlign w:val="bottom"/>
          </w:tcPr>
          <w:p w14:paraId="7C92DAE7"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28E4C662"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6B9B57D2" w14:textId="77777777"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14085A" w:rsidRPr="007A7361" w14:paraId="3D35CB20" w14:textId="77777777" w:rsidTr="00782BD4">
        <w:trPr>
          <w:cantSplit/>
          <w:trHeight w:val="20"/>
        </w:trPr>
        <w:tc>
          <w:tcPr>
            <w:tcW w:w="5591" w:type="dxa"/>
            <w:vAlign w:val="bottom"/>
            <w:hideMark/>
          </w:tcPr>
          <w:p w14:paraId="245033BD"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Marketable equity securities - domestic</w:t>
            </w:r>
          </w:p>
        </w:tc>
        <w:tc>
          <w:tcPr>
            <w:tcW w:w="1710" w:type="dxa"/>
            <w:shd w:val="clear" w:color="auto" w:fill="auto"/>
            <w:vAlign w:val="bottom"/>
          </w:tcPr>
          <w:p w14:paraId="58CC433C" w14:textId="46CEEB6F" w:rsidR="0014085A" w:rsidRPr="0014085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14085A">
              <w:rPr>
                <w:rFonts w:ascii="CordiaUPC" w:hAnsi="CordiaUPC" w:cs="CordiaUPC"/>
                <w:sz w:val="26"/>
                <w:szCs w:val="26"/>
              </w:rPr>
              <w:t>228</w:t>
            </w:r>
          </w:p>
        </w:tc>
        <w:tc>
          <w:tcPr>
            <w:tcW w:w="270" w:type="dxa"/>
            <w:shd w:val="clear" w:color="auto" w:fill="auto"/>
            <w:vAlign w:val="bottom"/>
          </w:tcPr>
          <w:p w14:paraId="2F3C3A1A"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348DC11A" w14:textId="1DDC6BF9"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BA678A">
              <w:rPr>
                <w:rFonts w:ascii="CordiaUPC" w:hAnsi="CordiaUPC" w:cs="CordiaUPC"/>
                <w:sz w:val="26"/>
                <w:szCs w:val="26"/>
              </w:rPr>
              <w:t>910</w:t>
            </w:r>
          </w:p>
        </w:tc>
      </w:tr>
      <w:tr w:rsidR="0014085A" w:rsidRPr="007A7361" w14:paraId="2F685EA0" w14:textId="77777777" w:rsidTr="00782BD4">
        <w:trPr>
          <w:cantSplit/>
          <w:trHeight w:val="20"/>
        </w:trPr>
        <w:tc>
          <w:tcPr>
            <w:tcW w:w="5591" w:type="dxa"/>
            <w:vAlign w:val="bottom"/>
            <w:hideMark/>
          </w:tcPr>
          <w:p w14:paraId="2ED01701"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domestic</w:t>
            </w:r>
          </w:p>
        </w:tc>
        <w:tc>
          <w:tcPr>
            <w:tcW w:w="1710" w:type="dxa"/>
            <w:shd w:val="clear" w:color="auto" w:fill="auto"/>
            <w:vAlign w:val="bottom"/>
          </w:tcPr>
          <w:p w14:paraId="677E3352" w14:textId="0B2AE488" w:rsidR="0014085A" w:rsidRPr="0014085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14085A">
              <w:rPr>
                <w:rFonts w:ascii="CordiaUPC" w:hAnsi="CordiaUPC" w:cs="CordiaUPC"/>
                <w:sz w:val="26"/>
                <w:szCs w:val="26"/>
              </w:rPr>
              <w:t>675</w:t>
            </w:r>
          </w:p>
        </w:tc>
        <w:tc>
          <w:tcPr>
            <w:tcW w:w="270" w:type="dxa"/>
            <w:shd w:val="clear" w:color="auto" w:fill="auto"/>
            <w:vAlign w:val="bottom"/>
          </w:tcPr>
          <w:p w14:paraId="6F83BB43"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2BB3E517" w14:textId="3F659E82"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BA678A">
              <w:rPr>
                <w:rFonts w:ascii="CordiaUPC" w:hAnsi="CordiaUPC" w:cs="CordiaUPC"/>
                <w:sz w:val="26"/>
                <w:szCs w:val="26"/>
              </w:rPr>
              <w:t>603</w:t>
            </w:r>
          </w:p>
        </w:tc>
      </w:tr>
      <w:tr w:rsidR="0014085A" w:rsidRPr="007A7361" w14:paraId="6CA7A31C" w14:textId="77777777" w:rsidTr="00782BD4">
        <w:trPr>
          <w:cantSplit/>
          <w:trHeight w:val="20"/>
        </w:trPr>
        <w:tc>
          <w:tcPr>
            <w:tcW w:w="5591" w:type="dxa"/>
            <w:vAlign w:val="bottom"/>
            <w:hideMark/>
          </w:tcPr>
          <w:p w14:paraId="5202ED9A"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overseas</w:t>
            </w:r>
          </w:p>
        </w:tc>
        <w:tc>
          <w:tcPr>
            <w:tcW w:w="1710" w:type="dxa"/>
            <w:tcBorders>
              <w:bottom w:val="single" w:sz="4" w:space="0" w:color="auto"/>
            </w:tcBorders>
            <w:shd w:val="clear" w:color="auto" w:fill="auto"/>
            <w:vAlign w:val="bottom"/>
          </w:tcPr>
          <w:p w14:paraId="2B9CEAD9" w14:textId="078DFBC5" w:rsidR="0014085A" w:rsidRPr="0014085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14085A">
              <w:rPr>
                <w:rFonts w:ascii="CordiaUPC" w:hAnsi="CordiaUPC" w:cs="CordiaUPC"/>
                <w:sz w:val="26"/>
                <w:szCs w:val="26"/>
              </w:rPr>
              <w:t>4</w:t>
            </w:r>
          </w:p>
        </w:tc>
        <w:tc>
          <w:tcPr>
            <w:tcW w:w="270" w:type="dxa"/>
            <w:shd w:val="clear" w:color="auto" w:fill="auto"/>
            <w:vAlign w:val="bottom"/>
          </w:tcPr>
          <w:p w14:paraId="3DEA63F8"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bottom w:val="single" w:sz="4" w:space="0" w:color="auto"/>
            </w:tcBorders>
            <w:shd w:val="clear" w:color="auto" w:fill="auto"/>
            <w:vAlign w:val="bottom"/>
          </w:tcPr>
          <w:p w14:paraId="6409F277" w14:textId="1A1AE633"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sidRPr="00BA678A">
              <w:rPr>
                <w:rFonts w:ascii="CordiaUPC" w:hAnsi="CordiaUPC" w:cs="CordiaUPC"/>
                <w:sz w:val="26"/>
                <w:szCs w:val="26"/>
              </w:rPr>
              <w:t>4</w:t>
            </w:r>
          </w:p>
        </w:tc>
      </w:tr>
      <w:tr w:rsidR="0014085A" w:rsidRPr="007A7361" w14:paraId="43127FE7" w14:textId="77777777" w:rsidTr="00782BD4">
        <w:trPr>
          <w:cantSplit/>
          <w:trHeight w:val="20"/>
        </w:trPr>
        <w:tc>
          <w:tcPr>
            <w:tcW w:w="5591" w:type="dxa"/>
            <w:vAlign w:val="bottom"/>
            <w:hideMark/>
          </w:tcPr>
          <w:p w14:paraId="762947E1" w14:textId="77777777" w:rsidR="0014085A" w:rsidRPr="007A7361" w:rsidRDefault="0014085A" w:rsidP="0014085A">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w:t>
            </w:r>
          </w:p>
        </w:tc>
        <w:tc>
          <w:tcPr>
            <w:tcW w:w="1710" w:type="dxa"/>
            <w:tcBorders>
              <w:top w:val="single" w:sz="4" w:space="0" w:color="auto"/>
              <w:bottom w:val="single" w:sz="4" w:space="0" w:color="auto"/>
            </w:tcBorders>
            <w:shd w:val="clear" w:color="auto" w:fill="auto"/>
            <w:vAlign w:val="bottom"/>
          </w:tcPr>
          <w:p w14:paraId="20D14433" w14:textId="6D00572E"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907</w:t>
            </w:r>
          </w:p>
        </w:tc>
        <w:tc>
          <w:tcPr>
            <w:tcW w:w="270" w:type="dxa"/>
            <w:shd w:val="clear" w:color="auto" w:fill="auto"/>
            <w:vAlign w:val="bottom"/>
          </w:tcPr>
          <w:p w14:paraId="17321FB6"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bottom w:val="single" w:sz="4" w:space="0" w:color="auto"/>
            </w:tcBorders>
            <w:shd w:val="clear" w:color="auto" w:fill="auto"/>
            <w:vAlign w:val="bottom"/>
          </w:tcPr>
          <w:p w14:paraId="78F75205" w14:textId="2B46FF52"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BA678A">
              <w:rPr>
                <w:rFonts w:ascii="CordiaUPC" w:hAnsi="CordiaUPC" w:cs="CordiaUPC"/>
                <w:b/>
                <w:bCs/>
                <w:sz w:val="26"/>
                <w:szCs w:val="26"/>
              </w:rPr>
              <w:t>1,517</w:t>
            </w:r>
          </w:p>
        </w:tc>
      </w:tr>
      <w:tr w:rsidR="0014085A" w:rsidRPr="007A7361" w14:paraId="116E3DE3" w14:textId="77777777" w:rsidTr="00782BD4">
        <w:trPr>
          <w:cantSplit/>
          <w:trHeight w:val="20"/>
        </w:trPr>
        <w:tc>
          <w:tcPr>
            <w:tcW w:w="5591" w:type="dxa"/>
            <w:vAlign w:val="bottom"/>
          </w:tcPr>
          <w:p w14:paraId="37C1A4F3" w14:textId="77777777" w:rsidR="0014085A" w:rsidRPr="007A7361" w:rsidRDefault="0014085A" w:rsidP="0014085A">
            <w:pPr>
              <w:pStyle w:val="NoSpacing"/>
              <w:spacing w:line="240" w:lineRule="exact"/>
              <w:rPr>
                <w:rFonts w:ascii="CordiaUPC" w:hAnsi="CordiaUPC" w:cs="CordiaUPC"/>
                <w:sz w:val="26"/>
                <w:szCs w:val="26"/>
              </w:rPr>
            </w:pPr>
          </w:p>
        </w:tc>
        <w:tc>
          <w:tcPr>
            <w:tcW w:w="1710" w:type="dxa"/>
            <w:tcBorders>
              <w:top w:val="single" w:sz="4" w:space="0" w:color="auto"/>
            </w:tcBorders>
            <w:shd w:val="clear" w:color="auto" w:fill="auto"/>
            <w:vAlign w:val="bottom"/>
          </w:tcPr>
          <w:p w14:paraId="623E8A53"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vAlign w:val="bottom"/>
          </w:tcPr>
          <w:p w14:paraId="144D6CF8"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tcBorders>
            <w:shd w:val="clear" w:color="auto" w:fill="auto"/>
            <w:vAlign w:val="bottom"/>
          </w:tcPr>
          <w:p w14:paraId="795A1F43" w14:textId="4FF6D11F"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p>
        </w:tc>
      </w:tr>
      <w:tr w:rsidR="0014085A" w:rsidRPr="007A7361" w14:paraId="0EF57A1E" w14:textId="77777777" w:rsidTr="00782BD4">
        <w:trPr>
          <w:cantSplit/>
          <w:trHeight w:val="20"/>
        </w:trPr>
        <w:tc>
          <w:tcPr>
            <w:tcW w:w="5591" w:type="dxa"/>
            <w:vAlign w:val="bottom"/>
            <w:hideMark/>
          </w:tcPr>
          <w:p w14:paraId="4D48DA59" w14:textId="77777777" w:rsidR="0014085A" w:rsidRPr="007A7361" w:rsidRDefault="0014085A" w:rsidP="0014085A">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 investments - net</w:t>
            </w:r>
          </w:p>
        </w:tc>
        <w:tc>
          <w:tcPr>
            <w:tcW w:w="1710" w:type="dxa"/>
            <w:tcBorders>
              <w:bottom w:val="double" w:sz="4" w:space="0" w:color="auto"/>
            </w:tcBorders>
            <w:shd w:val="clear" w:color="auto" w:fill="auto"/>
            <w:vAlign w:val="bottom"/>
          </w:tcPr>
          <w:p w14:paraId="72B9B0B7" w14:textId="3E38C04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14085A">
              <w:rPr>
                <w:rFonts w:ascii="CordiaUPC" w:hAnsi="CordiaUPC" w:cs="CordiaUPC"/>
                <w:b/>
                <w:bCs/>
                <w:sz w:val="26"/>
                <w:szCs w:val="26"/>
              </w:rPr>
              <w:t>162,830</w:t>
            </w:r>
          </w:p>
        </w:tc>
        <w:tc>
          <w:tcPr>
            <w:tcW w:w="270" w:type="dxa"/>
            <w:shd w:val="clear" w:color="auto" w:fill="auto"/>
            <w:vAlign w:val="bottom"/>
          </w:tcPr>
          <w:p w14:paraId="58BD568A"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bottom w:val="double" w:sz="4" w:space="0" w:color="auto"/>
            </w:tcBorders>
            <w:shd w:val="clear" w:color="auto" w:fill="auto"/>
            <w:vAlign w:val="bottom"/>
          </w:tcPr>
          <w:p w14:paraId="72ADC1EC" w14:textId="3121C3D1" w:rsidR="0014085A" w:rsidRPr="00BA678A"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sidRPr="00BA678A">
              <w:rPr>
                <w:rFonts w:ascii="CordiaUPC" w:hAnsi="CordiaUPC" w:cs="CordiaUPC"/>
                <w:b/>
                <w:bCs/>
                <w:sz w:val="26"/>
                <w:szCs w:val="26"/>
              </w:rPr>
              <w:t>134,</w:t>
            </w:r>
            <w:r w:rsidR="00B47375" w:rsidRPr="00BA678A">
              <w:rPr>
                <w:rFonts w:ascii="CordiaUPC" w:hAnsi="CordiaUPC" w:cs="CordiaUPC"/>
                <w:b/>
                <w:bCs/>
                <w:sz w:val="26"/>
                <w:szCs w:val="26"/>
              </w:rPr>
              <w:t>351</w:t>
            </w:r>
          </w:p>
        </w:tc>
      </w:tr>
      <w:bookmarkEnd w:id="11"/>
    </w:tbl>
    <w:p w14:paraId="273B67DE" w14:textId="77777777" w:rsidR="000B7595" w:rsidRPr="007A7361" w:rsidRDefault="000B7595" w:rsidP="000B7595">
      <w:pPr>
        <w:pStyle w:val="index"/>
        <w:spacing w:after="0" w:line="240" w:lineRule="exact"/>
        <w:rPr>
          <w:rFonts w:ascii="CordiaUPC" w:hAnsi="CordiaUPC" w:cs="CordiaUPC"/>
          <w:b/>
          <w:bCs/>
          <w:sz w:val="26"/>
          <w:szCs w:val="26"/>
          <w:cs/>
          <w:lang w:bidi="th-TH"/>
        </w:rPr>
      </w:pPr>
    </w:p>
    <w:tbl>
      <w:tblPr>
        <w:tblW w:w="9281" w:type="dxa"/>
        <w:tblInd w:w="529" w:type="dxa"/>
        <w:tblLayout w:type="fixed"/>
        <w:tblCellMar>
          <w:left w:w="79" w:type="dxa"/>
          <w:right w:w="79" w:type="dxa"/>
        </w:tblCellMar>
        <w:tblLook w:val="04A0" w:firstRow="1" w:lastRow="0" w:firstColumn="1" w:lastColumn="0" w:noHBand="0" w:noVBand="1"/>
      </w:tblPr>
      <w:tblGrid>
        <w:gridCol w:w="5591"/>
        <w:gridCol w:w="1710"/>
        <w:gridCol w:w="270"/>
        <w:gridCol w:w="1710"/>
      </w:tblGrid>
      <w:tr w:rsidR="00782BD4" w:rsidRPr="007A7361" w14:paraId="72B81019" w14:textId="77777777" w:rsidTr="00A01746">
        <w:trPr>
          <w:cantSplit/>
          <w:trHeight w:val="20"/>
          <w:tblHeader/>
        </w:trPr>
        <w:tc>
          <w:tcPr>
            <w:tcW w:w="5591" w:type="dxa"/>
            <w:vAlign w:val="bottom"/>
          </w:tcPr>
          <w:p w14:paraId="2D0C6C1E" w14:textId="77777777" w:rsidR="00782BD4" w:rsidRPr="007A7361" w:rsidRDefault="00782BD4" w:rsidP="000B7595">
            <w:pPr>
              <w:pStyle w:val="NoSpacing"/>
              <w:spacing w:line="240" w:lineRule="exact"/>
              <w:rPr>
                <w:rFonts w:ascii="CordiaUPC" w:hAnsi="CordiaUPC" w:cs="CordiaUPC"/>
                <w:sz w:val="26"/>
                <w:szCs w:val="26"/>
              </w:rPr>
            </w:pPr>
          </w:p>
        </w:tc>
        <w:tc>
          <w:tcPr>
            <w:tcW w:w="3690" w:type="dxa"/>
            <w:gridSpan w:val="3"/>
            <w:vAlign w:val="bottom"/>
            <w:hideMark/>
          </w:tcPr>
          <w:p w14:paraId="2401C38F" w14:textId="0A5C1E35" w:rsidR="00782BD4" w:rsidRPr="007A7361" w:rsidRDefault="00782BD4" w:rsidP="000B7595">
            <w:pPr>
              <w:pStyle w:val="NoSpacing"/>
              <w:spacing w:line="240" w:lineRule="exact"/>
              <w:jc w:val="center"/>
              <w:rPr>
                <w:rFonts w:ascii="CordiaUPC" w:hAnsi="CordiaUPC" w:cs="CordiaUPC"/>
                <w:b/>
                <w:sz w:val="26"/>
                <w:szCs w:val="26"/>
                <w:cs/>
              </w:rPr>
            </w:pPr>
            <w:r w:rsidRPr="007A7361">
              <w:rPr>
                <w:rFonts w:ascii="CordiaUPC" w:hAnsi="CordiaUPC" w:cs="CordiaUPC" w:hint="cs"/>
                <w:b/>
                <w:sz w:val="26"/>
                <w:szCs w:val="26"/>
              </w:rPr>
              <w:t>Bank only</w:t>
            </w:r>
          </w:p>
        </w:tc>
      </w:tr>
      <w:tr w:rsidR="00782BD4" w:rsidRPr="007A7361" w14:paraId="6CE0B303" w14:textId="77777777" w:rsidTr="00782BD4">
        <w:trPr>
          <w:cantSplit/>
          <w:trHeight w:val="20"/>
          <w:tblHeader/>
        </w:trPr>
        <w:tc>
          <w:tcPr>
            <w:tcW w:w="5591" w:type="dxa"/>
            <w:vAlign w:val="bottom"/>
          </w:tcPr>
          <w:p w14:paraId="140C0FEC" w14:textId="77777777" w:rsidR="00782BD4" w:rsidRPr="007A7361" w:rsidRDefault="00782BD4" w:rsidP="000B7595">
            <w:pPr>
              <w:pStyle w:val="NoSpacing"/>
              <w:spacing w:line="240" w:lineRule="exact"/>
              <w:rPr>
                <w:rFonts w:ascii="CordiaUPC" w:hAnsi="CordiaUPC" w:cs="CordiaUPC"/>
                <w:sz w:val="26"/>
                <w:szCs w:val="26"/>
              </w:rPr>
            </w:pPr>
          </w:p>
        </w:tc>
        <w:tc>
          <w:tcPr>
            <w:tcW w:w="1710" w:type="dxa"/>
            <w:vAlign w:val="bottom"/>
          </w:tcPr>
          <w:p w14:paraId="2DCB96CB" w14:textId="57ABE655" w:rsidR="00782BD4" w:rsidRPr="00782BD4" w:rsidRDefault="00782BD4" w:rsidP="000B7595">
            <w:pPr>
              <w:pStyle w:val="NoSpacing"/>
              <w:spacing w:line="240" w:lineRule="exact"/>
              <w:jc w:val="center"/>
              <w:rPr>
                <w:rFonts w:ascii="CordiaUPC" w:hAnsi="CordiaUPC" w:cs="CordiaUPC"/>
                <w:bCs/>
                <w:sz w:val="26"/>
                <w:szCs w:val="26"/>
              </w:rPr>
            </w:pPr>
            <w:r w:rsidRPr="00782BD4">
              <w:rPr>
                <w:rFonts w:ascii="CordiaUPC" w:hAnsi="CordiaUPC" w:cs="CordiaUPC"/>
                <w:bCs/>
                <w:sz w:val="26"/>
                <w:szCs w:val="26"/>
              </w:rPr>
              <w:t>30 June 2021</w:t>
            </w:r>
          </w:p>
        </w:tc>
        <w:tc>
          <w:tcPr>
            <w:tcW w:w="270" w:type="dxa"/>
            <w:vAlign w:val="bottom"/>
          </w:tcPr>
          <w:p w14:paraId="7664BD37" w14:textId="77777777" w:rsidR="00782BD4" w:rsidRPr="00782BD4" w:rsidRDefault="00782BD4" w:rsidP="000B7595">
            <w:pPr>
              <w:pStyle w:val="NoSpacing"/>
              <w:spacing w:line="240" w:lineRule="exact"/>
              <w:jc w:val="center"/>
              <w:rPr>
                <w:rFonts w:ascii="CordiaUPC" w:hAnsi="CordiaUPC" w:cs="CordiaUPC"/>
                <w:bCs/>
                <w:sz w:val="26"/>
                <w:szCs w:val="26"/>
              </w:rPr>
            </w:pPr>
          </w:p>
        </w:tc>
        <w:tc>
          <w:tcPr>
            <w:tcW w:w="1710" w:type="dxa"/>
            <w:vAlign w:val="bottom"/>
          </w:tcPr>
          <w:p w14:paraId="11BBCE29" w14:textId="29D40B45" w:rsidR="00782BD4" w:rsidRPr="00782BD4" w:rsidRDefault="00782BD4" w:rsidP="000B7595">
            <w:pPr>
              <w:pStyle w:val="NoSpacing"/>
              <w:spacing w:line="240" w:lineRule="exact"/>
              <w:jc w:val="center"/>
              <w:rPr>
                <w:rFonts w:ascii="CordiaUPC" w:hAnsi="CordiaUPC" w:cs="CordiaUPC"/>
                <w:bCs/>
                <w:sz w:val="26"/>
                <w:szCs w:val="26"/>
              </w:rPr>
            </w:pPr>
            <w:r w:rsidRPr="00782BD4">
              <w:rPr>
                <w:rFonts w:ascii="CordiaUPC" w:hAnsi="CordiaUPC" w:cs="CordiaUPC"/>
                <w:bCs/>
                <w:sz w:val="26"/>
                <w:szCs w:val="26"/>
              </w:rPr>
              <w:t>31 December 2020</w:t>
            </w:r>
          </w:p>
        </w:tc>
      </w:tr>
      <w:tr w:rsidR="000B7595" w:rsidRPr="007A7361" w14:paraId="3DE9FD8C" w14:textId="77777777" w:rsidTr="00782BD4">
        <w:trPr>
          <w:cantSplit/>
          <w:trHeight w:val="20"/>
          <w:tblHeader/>
        </w:trPr>
        <w:tc>
          <w:tcPr>
            <w:tcW w:w="5591" w:type="dxa"/>
            <w:vAlign w:val="bottom"/>
          </w:tcPr>
          <w:p w14:paraId="1A4E9668" w14:textId="06D08CC0" w:rsidR="000B7595" w:rsidRPr="007A7361" w:rsidRDefault="000B7595" w:rsidP="000B7595">
            <w:pPr>
              <w:pStyle w:val="NoSpacing"/>
              <w:spacing w:line="240" w:lineRule="exact"/>
              <w:rPr>
                <w:rFonts w:ascii="CordiaUPC" w:hAnsi="CordiaUPC" w:cs="CordiaUPC"/>
                <w:b/>
                <w:i/>
                <w:iCs/>
                <w:sz w:val="26"/>
                <w:szCs w:val="26"/>
              </w:rPr>
            </w:pPr>
          </w:p>
        </w:tc>
        <w:tc>
          <w:tcPr>
            <w:tcW w:w="3690" w:type="dxa"/>
            <w:gridSpan w:val="3"/>
            <w:vAlign w:val="bottom"/>
            <w:hideMark/>
          </w:tcPr>
          <w:p w14:paraId="53ECC90E" w14:textId="77777777" w:rsidR="000B7595" w:rsidRPr="007A7361" w:rsidRDefault="000B7595" w:rsidP="000B7595">
            <w:pPr>
              <w:pStyle w:val="NoSpacing"/>
              <w:spacing w:line="240" w:lineRule="exact"/>
              <w:jc w:val="center"/>
              <w:rPr>
                <w:rFonts w:ascii="CordiaUPC" w:hAnsi="CordiaUPC" w:cs="CordiaUPC"/>
                <w:bCs/>
                <w:sz w:val="26"/>
                <w:szCs w:val="26"/>
              </w:rPr>
            </w:pPr>
            <w:r w:rsidRPr="007A7361">
              <w:rPr>
                <w:rFonts w:ascii="CordiaUPC" w:hAnsi="CordiaUPC" w:cs="CordiaUPC" w:hint="cs"/>
                <w:bCs/>
                <w:i/>
                <w:iCs/>
                <w:sz w:val="26"/>
                <w:szCs w:val="26"/>
              </w:rPr>
              <w:t>(in million Baht)</w:t>
            </w:r>
          </w:p>
        </w:tc>
      </w:tr>
      <w:tr w:rsidR="000B7595" w:rsidRPr="007A7361" w14:paraId="15AAECF4" w14:textId="77777777" w:rsidTr="00782BD4">
        <w:trPr>
          <w:cantSplit/>
          <w:trHeight w:val="20"/>
        </w:trPr>
        <w:tc>
          <w:tcPr>
            <w:tcW w:w="5591" w:type="dxa"/>
            <w:vAlign w:val="bottom"/>
            <w:hideMark/>
          </w:tcPr>
          <w:p w14:paraId="00005EA4" w14:textId="77777777" w:rsidR="000B7595" w:rsidRPr="007A7361" w:rsidRDefault="000B7595" w:rsidP="000B7595">
            <w:pPr>
              <w:pStyle w:val="NoSpacing"/>
              <w:spacing w:line="240" w:lineRule="exact"/>
              <w:rPr>
                <w:rFonts w:ascii="CordiaUPC" w:hAnsi="CordiaUPC" w:cs="CordiaUPC"/>
                <w:b/>
                <w:sz w:val="26"/>
                <w:szCs w:val="26"/>
              </w:rPr>
            </w:pPr>
            <w:r w:rsidRPr="007A7361">
              <w:rPr>
                <w:rFonts w:ascii="CordiaUPC" w:hAnsi="CordiaUPC" w:cs="CordiaUPC" w:hint="cs"/>
                <w:b/>
                <w:i/>
                <w:iCs/>
                <w:sz w:val="26"/>
                <w:szCs w:val="26"/>
              </w:rPr>
              <w:t>Investments in debt securities measured at FVOCI</w:t>
            </w:r>
            <w:r w:rsidRPr="007A7361">
              <w:rPr>
                <w:rFonts w:ascii="CordiaUPC" w:hAnsi="CordiaUPC" w:cs="CordiaUPC" w:hint="cs"/>
                <w:b/>
                <w:sz w:val="26"/>
                <w:szCs w:val="26"/>
              </w:rPr>
              <w:t xml:space="preserve"> </w:t>
            </w:r>
          </w:p>
        </w:tc>
        <w:tc>
          <w:tcPr>
            <w:tcW w:w="1710" w:type="dxa"/>
            <w:vAlign w:val="bottom"/>
          </w:tcPr>
          <w:p w14:paraId="293B6424" w14:textId="77777777" w:rsidR="000B7595" w:rsidRPr="007A7361" w:rsidRDefault="000B7595" w:rsidP="000B759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667D7326" w14:textId="77777777" w:rsidR="000B7595" w:rsidRPr="007A7361" w:rsidRDefault="000B7595" w:rsidP="000B759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75B757A9" w14:textId="77777777" w:rsidR="000B7595" w:rsidRPr="007A7361" w:rsidRDefault="000B7595" w:rsidP="00782BD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14085A" w:rsidRPr="007A7361" w14:paraId="46A84C14" w14:textId="77777777" w:rsidTr="00782BD4">
        <w:trPr>
          <w:cantSplit/>
          <w:trHeight w:val="20"/>
        </w:trPr>
        <w:tc>
          <w:tcPr>
            <w:tcW w:w="5591" w:type="dxa"/>
            <w:vAlign w:val="bottom"/>
            <w:hideMark/>
          </w:tcPr>
          <w:p w14:paraId="5950F82C"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Government and state enterprise securities</w:t>
            </w:r>
          </w:p>
        </w:tc>
        <w:tc>
          <w:tcPr>
            <w:tcW w:w="1710" w:type="dxa"/>
            <w:shd w:val="clear" w:color="auto" w:fill="auto"/>
            <w:vAlign w:val="bottom"/>
          </w:tcPr>
          <w:p w14:paraId="124D9E48" w14:textId="469A452E"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61,204</w:t>
            </w:r>
          </w:p>
        </w:tc>
        <w:tc>
          <w:tcPr>
            <w:tcW w:w="270" w:type="dxa"/>
            <w:shd w:val="clear" w:color="auto" w:fill="auto"/>
            <w:vAlign w:val="bottom"/>
          </w:tcPr>
          <w:p w14:paraId="46BDF205"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7FFA76B0"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64,221</w:t>
            </w:r>
          </w:p>
        </w:tc>
      </w:tr>
      <w:tr w:rsidR="0014085A" w:rsidRPr="007A7361" w14:paraId="5625604C" w14:textId="77777777" w:rsidTr="00782BD4">
        <w:trPr>
          <w:cantSplit/>
          <w:trHeight w:val="20"/>
        </w:trPr>
        <w:tc>
          <w:tcPr>
            <w:tcW w:w="5591" w:type="dxa"/>
            <w:vAlign w:val="bottom"/>
            <w:hideMark/>
          </w:tcPr>
          <w:p w14:paraId="417B64C5" w14:textId="77777777" w:rsidR="0014085A" w:rsidRPr="007A7361" w:rsidRDefault="0014085A" w:rsidP="0014085A">
            <w:pPr>
              <w:pStyle w:val="NoSpacing"/>
              <w:spacing w:line="240" w:lineRule="exact"/>
              <w:rPr>
                <w:rFonts w:ascii="CordiaUPC" w:hAnsi="CordiaUPC" w:cs="CordiaUPC"/>
                <w:sz w:val="26"/>
                <w:szCs w:val="26"/>
                <w:cs/>
              </w:rPr>
            </w:pPr>
            <w:r w:rsidRPr="007A7361">
              <w:rPr>
                <w:rFonts w:ascii="CordiaUPC" w:hAnsi="CordiaUPC" w:cs="CordiaUPC" w:hint="cs"/>
                <w:sz w:val="26"/>
                <w:szCs w:val="26"/>
              </w:rPr>
              <w:t>Private debt securities</w:t>
            </w:r>
          </w:p>
        </w:tc>
        <w:tc>
          <w:tcPr>
            <w:tcW w:w="1710" w:type="dxa"/>
            <w:shd w:val="clear" w:color="auto" w:fill="auto"/>
            <w:vAlign w:val="bottom"/>
          </w:tcPr>
          <w:p w14:paraId="35D5BAAD" w14:textId="275CBD6B"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7,996</w:t>
            </w:r>
          </w:p>
        </w:tc>
        <w:tc>
          <w:tcPr>
            <w:tcW w:w="270" w:type="dxa"/>
            <w:shd w:val="clear" w:color="auto" w:fill="auto"/>
            <w:vAlign w:val="bottom"/>
          </w:tcPr>
          <w:p w14:paraId="636741E8"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0B5850EE"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5,901</w:t>
            </w:r>
          </w:p>
        </w:tc>
      </w:tr>
      <w:tr w:rsidR="0014085A" w:rsidRPr="007A7361" w14:paraId="3974B4FB" w14:textId="77777777" w:rsidTr="00782BD4">
        <w:trPr>
          <w:cantSplit/>
          <w:trHeight w:val="20"/>
        </w:trPr>
        <w:tc>
          <w:tcPr>
            <w:tcW w:w="5591" w:type="dxa"/>
            <w:vAlign w:val="bottom"/>
            <w:hideMark/>
          </w:tcPr>
          <w:p w14:paraId="72EC3965"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Foreign debt securities</w:t>
            </w:r>
          </w:p>
        </w:tc>
        <w:tc>
          <w:tcPr>
            <w:tcW w:w="1710" w:type="dxa"/>
            <w:shd w:val="clear" w:color="auto" w:fill="auto"/>
            <w:vAlign w:val="bottom"/>
          </w:tcPr>
          <w:p w14:paraId="6B62C635" w14:textId="2BDB8531"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10,354</w:t>
            </w:r>
          </w:p>
        </w:tc>
        <w:tc>
          <w:tcPr>
            <w:tcW w:w="270" w:type="dxa"/>
            <w:shd w:val="clear" w:color="auto" w:fill="auto"/>
            <w:vAlign w:val="bottom"/>
          </w:tcPr>
          <w:p w14:paraId="475ADC75"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03C8626D"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2,673</w:t>
            </w:r>
          </w:p>
        </w:tc>
      </w:tr>
      <w:tr w:rsidR="0014085A" w:rsidRPr="007A7361" w14:paraId="777B5861" w14:textId="77777777" w:rsidTr="00782BD4">
        <w:trPr>
          <w:cantSplit/>
          <w:trHeight w:val="20"/>
        </w:trPr>
        <w:tc>
          <w:tcPr>
            <w:tcW w:w="5591" w:type="dxa"/>
            <w:vAlign w:val="bottom"/>
          </w:tcPr>
          <w:p w14:paraId="4D4FE2AA"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Others</w:t>
            </w:r>
          </w:p>
        </w:tc>
        <w:tc>
          <w:tcPr>
            <w:tcW w:w="1710" w:type="dxa"/>
            <w:shd w:val="clear" w:color="auto" w:fill="auto"/>
            <w:vAlign w:val="bottom"/>
          </w:tcPr>
          <w:p w14:paraId="0CB779AA" w14:textId="1F91820B"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69</w:t>
            </w:r>
          </w:p>
        </w:tc>
        <w:tc>
          <w:tcPr>
            <w:tcW w:w="270" w:type="dxa"/>
            <w:shd w:val="clear" w:color="auto" w:fill="auto"/>
            <w:vAlign w:val="bottom"/>
          </w:tcPr>
          <w:p w14:paraId="75C3236E"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5A332766"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69</w:t>
            </w:r>
          </w:p>
        </w:tc>
      </w:tr>
      <w:tr w:rsidR="0014085A" w:rsidRPr="007A7361" w14:paraId="3CE27551" w14:textId="77777777" w:rsidTr="00782BD4">
        <w:trPr>
          <w:cantSplit/>
          <w:trHeight w:val="20"/>
        </w:trPr>
        <w:tc>
          <w:tcPr>
            <w:tcW w:w="5591" w:type="dxa"/>
            <w:vAlign w:val="bottom"/>
          </w:tcPr>
          <w:p w14:paraId="51FA89C2" w14:textId="77777777" w:rsidR="0014085A" w:rsidRPr="007A7361" w:rsidRDefault="0014085A" w:rsidP="0014085A">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Total</w:t>
            </w:r>
          </w:p>
        </w:tc>
        <w:tc>
          <w:tcPr>
            <w:tcW w:w="1710" w:type="dxa"/>
            <w:tcBorders>
              <w:top w:val="single" w:sz="4" w:space="0" w:color="auto"/>
              <w:bottom w:val="single" w:sz="4" w:space="0" w:color="auto"/>
            </w:tcBorders>
            <w:shd w:val="clear" w:color="auto" w:fill="auto"/>
            <w:vAlign w:val="bottom"/>
          </w:tcPr>
          <w:p w14:paraId="1383AF85" w14:textId="2C36A049"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79,623</w:t>
            </w:r>
          </w:p>
        </w:tc>
        <w:tc>
          <w:tcPr>
            <w:tcW w:w="270" w:type="dxa"/>
            <w:shd w:val="clear" w:color="auto" w:fill="auto"/>
            <w:vAlign w:val="bottom"/>
          </w:tcPr>
          <w:p w14:paraId="3DF14534"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bottom w:val="single" w:sz="4" w:space="0" w:color="auto"/>
            </w:tcBorders>
            <w:shd w:val="clear" w:color="auto" w:fill="auto"/>
            <w:vAlign w:val="bottom"/>
          </w:tcPr>
          <w:p w14:paraId="6BF8A518"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72,864</w:t>
            </w:r>
          </w:p>
        </w:tc>
      </w:tr>
      <w:tr w:rsidR="0014085A" w:rsidRPr="007A7361" w14:paraId="1C9A3FB6" w14:textId="77777777" w:rsidTr="00782BD4">
        <w:trPr>
          <w:cantSplit/>
          <w:trHeight w:val="20"/>
        </w:trPr>
        <w:tc>
          <w:tcPr>
            <w:tcW w:w="5591" w:type="dxa"/>
            <w:vAlign w:val="bottom"/>
            <w:hideMark/>
          </w:tcPr>
          <w:p w14:paraId="56BB77F8" w14:textId="77777777" w:rsidR="0014085A" w:rsidRPr="007A7361" w:rsidRDefault="0014085A" w:rsidP="0014085A">
            <w:pPr>
              <w:pStyle w:val="NoSpacing"/>
              <w:spacing w:line="240" w:lineRule="exact"/>
              <w:rPr>
                <w:rFonts w:ascii="CordiaUPC" w:hAnsi="CordiaUPC" w:cs="CordiaUPC"/>
                <w:b/>
                <w:bCs/>
                <w:sz w:val="26"/>
                <w:szCs w:val="26"/>
              </w:rPr>
            </w:pPr>
          </w:p>
          <w:p w14:paraId="70F6533C" w14:textId="77777777" w:rsidR="0014085A" w:rsidRPr="007A7361" w:rsidRDefault="0014085A" w:rsidP="0014085A">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Allowances for expected credit loss</w:t>
            </w:r>
          </w:p>
        </w:tc>
        <w:tc>
          <w:tcPr>
            <w:tcW w:w="1710" w:type="dxa"/>
            <w:shd w:val="clear" w:color="auto" w:fill="auto"/>
            <w:vAlign w:val="bottom"/>
          </w:tcPr>
          <w:p w14:paraId="34E42573" w14:textId="62B89722"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BA678A">
              <w:rPr>
                <w:rFonts w:ascii="CordiaUPC" w:hAnsi="CordiaUPC" w:cs="CordiaUPC"/>
                <w:b/>
                <w:bCs/>
                <w:sz w:val="26"/>
                <w:szCs w:val="26"/>
              </w:rPr>
              <w:t>(9</w:t>
            </w:r>
            <w:r w:rsidR="008F4E6D" w:rsidRPr="00BA678A">
              <w:rPr>
                <w:rFonts w:ascii="CordiaUPC" w:hAnsi="CordiaUPC" w:cs="CordiaUPC"/>
                <w:b/>
                <w:bCs/>
                <w:sz w:val="26"/>
                <w:szCs w:val="26"/>
              </w:rPr>
              <w:t>3</w:t>
            </w:r>
            <w:r w:rsidRPr="00BA678A">
              <w:rPr>
                <w:rFonts w:ascii="CordiaUPC" w:hAnsi="CordiaUPC" w:cs="CordiaUPC"/>
                <w:b/>
                <w:bCs/>
                <w:sz w:val="26"/>
                <w:szCs w:val="26"/>
              </w:rPr>
              <w:t>)</w:t>
            </w:r>
          </w:p>
        </w:tc>
        <w:tc>
          <w:tcPr>
            <w:tcW w:w="270" w:type="dxa"/>
            <w:shd w:val="clear" w:color="auto" w:fill="auto"/>
            <w:vAlign w:val="bottom"/>
          </w:tcPr>
          <w:p w14:paraId="2F7D81F9"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7CEFF516"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bCs/>
                <w:sz w:val="26"/>
                <w:szCs w:val="26"/>
              </w:rPr>
              <w:t>(83)</w:t>
            </w:r>
          </w:p>
        </w:tc>
      </w:tr>
      <w:tr w:rsidR="0014085A" w:rsidRPr="007A7361" w14:paraId="719BF080" w14:textId="77777777" w:rsidTr="00782BD4">
        <w:trPr>
          <w:cantSplit/>
          <w:trHeight w:val="20"/>
        </w:trPr>
        <w:tc>
          <w:tcPr>
            <w:tcW w:w="5591" w:type="dxa"/>
            <w:vAlign w:val="bottom"/>
            <w:hideMark/>
          </w:tcPr>
          <w:p w14:paraId="648AE030" w14:textId="77777777" w:rsidR="0014085A" w:rsidRPr="007A7361" w:rsidRDefault="0014085A" w:rsidP="0014085A">
            <w:pPr>
              <w:pStyle w:val="NoSpacing"/>
              <w:spacing w:line="240" w:lineRule="exact"/>
              <w:rPr>
                <w:rFonts w:ascii="CordiaUPC" w:hAnsi="CordiaUPC" w:cs="CordiaUPC"/>
                <w:bCs/>
                <w:sz w:val="26"/>
                <w:szCs w:val="26"/>
              </w:rPr>
            </w:pPr>
          </w:p>
        </w:tc>
        <w:tc>
          <w:tcPr>
            <w:tcW w:w="1710" w:type="dxa"/>
            <w:tcBorders>
              <w:left w:val="nil"/>
              <w:right w:val="nil"/>
            </w:tcBorders>
            <w:vAlign w:val="bottom"/>
          </w:tcPr>
          <w:p w14:paraId="3EC77EAF"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tcPr>
          <w:p w14:paraId="0653D2F9"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right w:val="nil"/>
            </w:tcBorders>
            <w:vAlign w:val="bottom"/>
          </w:tcPr>
          <w:p w14:paraId="58D1544D"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14085A" w:rsidRPr="007A7361" w14:paraId="3D3D421F" w14:textId="77777777" w:rsidTr="00782BD4">
        <w:trPr>
          <w:cantSplit/>
          <w:trHeight w:val="20"/>
        </w:trPr>
        <w:tc>
          <w:tcPr>
            <w:tcW w:w="5591" w:type="dxa"/>
            <w:vAlign w:val="bottom"/>
            <w:hideMark/>
          </w:tcPr>
          <w:p w14:paraId="0666593D" w14:textId="77777777" w:rsidR="0014085A" w:rsidRPr="007A7361" w:rsidRDefault="0014085A" w:rsidP="0014085A">
            <w:pPr>
              <w:pStyle w:val="NoSpacing"/>
              <w:spacing w:line="240" w:lineRule="exact"/>
              <w:rPr>
                <w:rFonts w:ascii="CordiaUPC" w:hAnsi="CordiaUPC" w:cs="CordiaUPC"/>
                <w:bCs/>
                <w:i/>
                <w:iCs/>
                <w:sz w:val="26"/>
                <w:szCs w:val="26"/>
              </w:rPr>
            </w:pPr>
            <w:r w:rsidRPr="007A7361">
              <w:rPr>
                <w:rFonts w:ascii="CordiaUPC" w:hAnsi="CordiaUPC" w:cs="CordiaUPC" w:hint="cs"/>
                <w:b/>
                <w:i/>
                <w:iCs/>
                <w:sz w:val="26"/>
                <w:szCs w:val="26"/>
              </w:rPr>
              <w:t>Investments in equity securities designated measured at FVOCI</w:t>
            </w:r>
            <w:r>
              <w:rPr>
                <w:rFonts w:ascii="CordiaUPC" w:hAnsi="CordiaUPC" w:cs="CordiaUPC"/>
                <w:b/>
                <w:i/>
                <w:iCs/>
                <w:sz w:val="26"/>
                <w:szCs w:val="26"/>
              </w:rPr>
              <w:t xml:space="preserve"> </w:t>
            </w:r>
          </w:p>
        </w:tc>
        <w:tc>
          <w:tcPr>
            <w:tcW w:w="1710" w:type="dxa"/>
            <w:vAlign w:val="bottom"/>
          </w:tcPr>
          <w:p w14:paraId="1F7A1AA8"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270" w:type="dxa"/>
            <w:vAlign w:val="bottom"/>
          </w:tcPr>
          <w:p w14:paraId="2A5D59ED"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5A4FAA18"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p>
        </w:tc>
      </w:tr>
      <w:tr w:rsidR="0014085A" w:rsidRPr="007A7361" w14:paraId="4EF6DE85" w14:textId="77777777" w:rsidTr="00782BD4">
        <w:trPr>
          <w:cantSplit/>
          <w:trHeight w:val="20"/>
        </w:trPr>
        <w:tc>
          <w:tcPr>
            <w:tcW w:w="5591" w:type="dxa"/>
            <w:vAlign w:val="bottom"/>
            <w:hideMark/>
          </w:tcPr>
          <w:p w14:paraId="3010D693"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domestic</w:t>
            </w:r>
          </w:p>
        </w:tc>
        <w:tc>
          <w:tcPr>
            <w:tcW w:w="1710" w:type="dxa"/>
            <w:shd w:val="clear" w:color="auto" w:fill="auto"/>
            <w:vAlign w:val="bottom"/>
          </w:tcPr>
          <w:p w14:paraId="11048FF6" w14:textId="5B44103E"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831A97">
              <w:rPr>
                <w:rFonts w:ascii="CordiaUPC" w:hAnsi="CordiaUPC" w:cs="CordiaUPC"/>
                <w:sz w:val="26"/>
                <w:szCs w:val="26"/>
              </w:rPr>
              <w:t>512</w:t>
            </w:r>
          </w:p>
        </w:tc>
        <w:tc>
          <w:tcPr>
            <w:tcW w:w="270" w:type="dxa"/>
            <w:shd w:val="clear" w:color="auto" w:fill="auto"/>
            <w:vAlign w:val="bottom"/>
          </w:tcPr>
          <w:p w14:paraId="77137993"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12BF8DC"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456</w:t>
            </w:r>
          </w:p>
        </w:tc>
      </w:tr>
      <w:tr w:rsidR="0014085A" w:rsidRPr="007A7361" w14:paraId="3382C875" w14:textId="77777777" w:rsidTr="00782BD4">
        <w:trPr>
          <w:cantSplit/>
          <w:trHeight w:val="20"/>
        </w:trPr>
        <w:tc>
          <w:tcPr>
            <w:tcW w:w="5591" w:type="dxa"/>
            <w:vAlign w:val="bottom"/>
            <w:hideMark/>
          </w:tcPr>
          <w:p w14:paraId="6FC382E8" w14:textId="77777777" w:rsidR="0014085A" w:rsidRPr="007A7361" w:rsidRDefault="0014085A" w:rsidP="0014085A">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overseas</w:t>
            </w:r>
          </w:p>
        </w:tc>
        <w:tc>
          <w:tcPr>
            <w:tcW w:w="1710" w:type="dxa"/>
            <w:tcBorders>
              <w:bottom w:val="single" w:sz="4" w:space="0" w:color="auto"/>
            </w:tcBorders>
            <w:shd w:val="clear" w:color="auto" w:fill="auto"/>
            <w:vAlign w:val="bottom"/>
          </w:tcPr>
          <w:p w14:paraId="3A820261" w14:textId="5D3010C2"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sidRPr="00831A97">
              <w:rPr>
                <w:rFonts w:ascii="CordiaUPC" w:hAnsi="CordiaUPC" w:cs="CordiaUPC"/>
                <w:sz w:val="26"/>
                <w:szCs w:val="26"/>
              </w:rPr>
              <w:t>3</w:t>
            </w:r>
          </w:p>
        </w:tc>
        <w:tc>
          <w:tcPr>
            <w:tcW w:w="270" w:type="dxa"/>
            <w:shd w:val="clear" w:color="auto" w:fill="auto"/>
            <w:vAlign w:val="bottom"/>
          </w:tcPr>
          <w:p w14:paraId="28A22612"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bottom w:val="single" w:sz="4" w:space="0" w:color="auto"/>
            </w:tcBorders>
            <w:shd w:val="clear" w:color="auto" w:fill="auto"/>
            <w:vAlign w:val="bottom"/>
          </w:tcPr>
          <w:p w14:paraId="6F9B4A6A"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sz w:val="26"/>
                <w:szCs w:val="26"/>
              </w:rPr>
            </w:pPr>
            <w:r>
              <w:rPr>
                <w:rFonts w:ascii="CordiaUPC" w:hAnsi="CordiaUPC" w:cs="CordiaUPC"/>
                <w:sz w:val="26"/>
                <w:szCs w:val="26"/>
              </w:rPr>
              <w:t>3</w:t>
            </w:r>
          </w:p>
        </w:tc>
      </w:tr>
      <w:tr w:rsidR="0014085A" w:rsidRPr="007A7361" w14:paraId="2A2FA231" w14:textId="77777777" w:rsidTr="00782BD4">
        <w:trPr>
          <w:cantSplit/>
          <w:trHeight w:val="20"/>
        </w:trPr>
        <w:tc>
          <w:tcPr>
            <w:tcW w:w="5591" w:type="dxa"/>
            <w:vAlign w:val="bottom"/>
            <w:hideMark/>
          </w:tcPr>
          <w:p w14:paraId="3B510566" w14:textId="77777777" w:rsidR="0014085A" w:rsidRPr="007A7361" w:rsidRDefault="0014085A" w:rsidP="0014085A">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w:t>
            </w:r>
          </w:p>
        </w:tc>
        <w:tc>
          <w:tcPr>
            <w:tcW w:w="1710" w:type="dxa"/>
            <w:tcBorders>
              <w:top w:val="single" w:sz="4" w:space="0" w:color="auto"/>
              <w:bottom w:val="single" w:sz="4" w:space="0" w:color="auto"/>
            </w:tcBorders>
            <w:shd w:val="clear" w:color="auto" w:fill="auto"/>
            <w:vAlign w:val="bottom"/>
          </w:tcPr>
          <w:p w14:paraId="2E48EC2D" w14:textId="17FFD472"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bCs/>
                <w:sz w:val="26"/>
                <w:szCs w:val="26"/>
              </w:rPr>
              <w:t>515</w:t>
            </w:r>
          </w:p>
        </w:tc>
        <w:tc>
          <w:tcPr>
            <w:tcW w:w="270" w:type="dxa"/>
            <w:shd w:val="clear" w:color="auto" w:fill="auto"/>
            <w:vAlign w:val="bottom"/>
          </w:tcPr>
          <w:p w14:paraId="3E99572F"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bottom w:val="single" w:sz="4" w:space="0" w:color="auto"/>
            </w:tcBorders>
            <w:shd w:val="clear" w:color="auto" w:fill="auto"/>
            <w:vAlign w:val="bottom"/>
          </w:tcPr>
          <w:p w14:paraId="1BB281F0"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459</w:t>
            </w:r>
          </w:p>
        </w:tc>
      </w:tr>
      <w:tr w:rsidR="0014085A" w:rsidRPr="007A7361" w14:paraId="51AB266A" w14:textId="77777777" w:rsidTr="00782BD4">
        <w:trPr>
          <w:cantSplit/>
          <w:trHeight w:val="20"/>
        </w:trPr>
        <w:tc>
          <w:tcPr>
            <w:tcW w:w="5591" w:type="dxa"/>
            <w:vAlign w:val="bottom"/>
          </w:tcPr>
          <w:p w14:paraId="006DE8A7" w14:textId="77777777" w:rsidR="0014085A" w:rsidRPr="007A7361" w:rsidRDefault="0014085A" w:rsidP="0014085A">
            <w:pPr>
              <w:pStyle w:val="NoSpacing"/>
              <w:spacing w:line="240" w:lineRule="exact"/>
              <w:rPr>
                <w:rFonts w:ascii="CordiaUPC" w:hAnsi="CordiaUPC" w:cs="CordiaUPC"/>
                <w:sz w:val="26"/>
                <w:szCs w:val="26"/>
              </w:rPr>
            </w:pPr>
          </w:p>
        </w:tc>
        <w:tc>
          <w:tcPr>
            <w:tcW w:w="1710" w:type="dxa"/>
            <w:tcBorders>
              <w:top w:val="single" w:sz="4" w:space="0" w:color="auto"/>
            </w:tcBorders>
            <w:shd w:val="clear" w:color="auto" w:fill="auto"/>
            <w:vAlign w:val="bottom"/>
          </w:tcPr>
          <w:p w14:paraId="138300A6"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270" w:type="dxa"/>
            <w:vAlign w:val="bottom"/>
          </w:tcPr>
          <w:p w14:paraId="23BC99B4"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tcBorders>
            <w:shd w:val="clear" w:color="auto" w:fill="auto"/>
            <w:vAlign w:val="bottom"/>
          </w:tcPr>
          <w:p w14:paraId="1561529E"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p>
        </w:tc>
      </w:tr>
      <w:tr w:rsidR="0014085A" w:rsidRPr="007A7361" w14:paraId="1E70C18D" w14:textId="77777777" w:rsidTr="00782BD4">
        <w:trPr>
          <w:cantSplit/>
          <w:trHeight w:val="20"/>
        </w:trPr>
        <w:tc>
          <w:tcPr>
            <w:tcW w:w="5591" w:type="dxa"/>
            <w:vAlign w:val="bottom"/>
            <w:hideMark/>
          </w:tcPr>
          <w:p w14:paraId="2DED9CBE" w14:textId="77777777" w:rsidR="0014085A" w:rsidRPr="007A7361" w:rsidRDefault="0014085A" w:rsidP="0014085A">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 investments - net</w:t>
            </w:r>
          </w:p>
        </w:tc>
        <w:tc>
          <w:tcPr>
            <w:tcW w:w="1710" w:type="dxa"/>
            <w:tcBorders>
              <w:bottom w:val="double" w:sz="4" w:space="0" w:color="auto"/>
            </w:tcBorders>
            <w:shd w:val="clear" w:color="auto" w:fill="auto"/>
            <w:vAlign w:val="bottom"/>
          </w:tcPr>
          <w:p w14:paraId="0FA2FA4C" w14:textId="646CF476"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sidRPr="0014085A">
              <w:rPr>
                <w:rFonts w:ascii="CordiaUPC" w:hAnsi="CordiaUPC" w:cs="CordiaUPC"/>
                <w:b/>
                <w:bCs/>
                <w:sz w:val="26"/>
                <w:szCs w:val="26"/>
              </w:rPr>
              <w:t>80,138</w:t>
            </w:r>
          </w:p>
        </w:tc>
        <w:tc>
          <w:tcPr>
            <w:tcW w:w="270" w:type="dxa"/>
            <w:shd w:val="clear" w:color="auto" w:fill="auto"/>
            <w:vAlign w:val="bottom"/>
          </w:tcPr>
          <w:p w14:paraId="7A68DDD8"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bottom w:val="double" w:sz="4" w:space="0" w:color="auto"/>
            </w:tcBorders>
            <w:shd w:val="clear" w:color="auto" w:fill="auto"/>
            <w:vAlign w:val="bottom"/>
          </w:tcPr>
          <w:p w14:paraId="24139611" w14:textId="77777777" w:rsidR="0014085A" w:rsidRPr="007A7361" w:rsidRDefault="0014085A" w:rsidP="0014085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exact"/>
              <w:rPr>
                <w:rFonts w:ascii="CordiaUPC" w:hAnsi="CordiaUPC" w:cs="CordiaUPC"/>
                <w:b/>
                <w:bCs/>
                <w:sz w:val="26"/>
                <w:szCs w:val="26"/>
              </w:rPr>
            </w:pPr>
            <w:r>
              <w:rPr>
                <w:rFonts w:ascii="CordiaUPC" w:hAnsi="CordiaUPC" w:cs="CordiaUPC"/>
                <w:b/>
                <w:sz w:val="26"/>
                <w:szCs w:val="26"/>
              </w:rPr>
              <w:t>73,323</w:t>
            </w:r>
          </w:p>
        </w:tc>
      </w:tr>
    </w:tbl>
    <w:p w14:paraId="27E85866" w14:textId="77777777" w:rsidR="00BA7FB4" w:rsidRDefault="00BA7FB4" w:rsidP="00071823">
      <w:pPr>
        <w:pStyle w:val="index"/>
        <w:spacing w:after="0"/>
        <w:ind w:left="540"/>
        <w:jc w:val="both"/>
        <w:rPr>
          <w:rFonts w:ascii="CordiaUPC" w:hAnsi="CordiaUPC" w:cs="CordiaUPC"/>
          <w:sz w:val="26"/>
          <w:szCs w:val="26"/>
        </w:rPr>
      </w:pPr>
      <w:bookmarkStart w:id="12" w:name="_Hlk79364351"/>
    </w:p>
    <w:p w14:paraId="643D9349" w14:textId="77777777" w:rsidR="00BA7FB4" w:rsidRDefault="00BA7FB4" w:rsidP="00071823">
      <w:pPr>
        <w:pStyle w:val="index"/>
        <w:spacing w:after="0"/>
        <w:ind w:left="540"/>
        <w:jc w:val="both"/>
        <w:rPr>
          <w:rFonts w:ascii="CordiaUPC" w:hAnsi="CordiaUPC" w:cs="CordiaUPC"/>
          <w:sz w:val="26"/>
          <w:szCs w:val="26"/>
          <w:lang w:val="en-GB"/>
        </w:rPr>
      </w:pPr>
    </w:p>
    <w:p w14:paraId="56E72B0D" w14:textId="77777777" w:rsidR="00BA7FB4" w:rsidRDefault="00BA7FB4" w:rsidP="00071823">
      <w:pPr>
        <w:pStyle w:val="index"/>
        <w:spacing w:after="0"/>
        <w:ind w:left="540"/>
        <w:jc w:val="both"/>
        <w:rPr>
          <w:rFonts w:ascii="CordiaUPC" w:hAnsi="CordiaUPC" w:cs="CordiaUPC"/>
          <w:sz w:val="26"/>
          <w:szCs w:val="26"/>
        </w:rPr>
      </w:pPr>
    </w:p>
    <w:p w14:paraId="2A52E024" w14:textId="294854BA" w:rsidR="00974E28" w:rsidRDefault="00974E28" w:rsidP="00071823">
      <w:pPr>
        <w:pStyle w:val="index"/>
        <w:spacing w:after="0"/>
        <w:ind w:left="540"/>
        <w:jc w:val="both"/>
        <w:rPr>
          <w:rFonts w:ascii="CordiaUPC" w:hAnsi="CordiaUPC" w:cs="CordiaUPC"/>
          <w:sz w:val="26"/>
          <w:szCs w:val="26"/>
          <w:cs/>
          <w:lang w:bidi="th-TH"/>
        </w:rPr>
      </w:pPr>
      <w:r w:rsidRPr="000064CB">
        <w:rPr>
          <w:rFonts w:ascii="CordiaUPC" w:hAnsi="CordiaUPC" w:cs="CordiaUPC" w:hint="cs"/>
          <w:sz w:val="26"/>
          <w:szCs w:val="26"/>
        </w:rPr>
        <w:t>The Bank and its subsidiaries have dividend income from investments in equity instruments that are de</w:t>
      </w:r>
      <w:r w:rsidR="002B0489" w:rsidRPr="000064CB">
        <w:rPr>
          <w:rFonts w:ascii="CordiaUPC" w:hAnsi="CordiaUPC" w:cs="CordiaUPC" w:hint="cs"/>
          <w:sz w:val="26"/>
          <w:szCs w:val="26"/>
        </w:rPr>
        <w:t>signated</w:t>
      </w:r>
      <w:r w:rsidRPr="000064CB">
        <w:rPr>
          <w:rFonts w:ascii="CordiaUPC" w:hAnsi="CordiaUPC" w:cs="CordiaUPC" w:hint="cs"/>
          <w:sz w:val="26"/>
          <w:szCs w:val="26"/>
        </w:rPr>
        <w:t xml:space="preserve"> at fair value through other comprehensive income for</w:t>
      </w:r>
      <w:r w:rsidR="00E0160E">
        <w:rPr>
          <w:rFonts w:ascii="CordiaUPC" w:hAnsi="CordiaUPC" w:cs="CordiaUPC"/>
          <w:sz w:val="26"/>
          <w:szCs w:val="26"/>
        </w:rPr>
        <w:t xml:space="preserve"> </w:t>
      </w:r>
      <w:r w:rsidR="00E0160E" w:rsidRPr="007562ED">
        <w:rPr>
          <w:rFonts w:ascii="Cordia New" w:hAnsi="Cordia New" w:cs="Cordia New" w:hint="cs"/>
          <w:sz w:val="26"/>
          <w:szCs w:val="26"/>
        </w:rPr>
        <w:t>the</w:t>
      </w:r>
      <w:r w:rsidRPr="007562ED">
        <w:rPr>
          <w:rFonts w:ascii="Cordia New" w:hAnsi="Cordia New" w:cs="Cordia New" w:hint="cs"/>
          <w:sz w:val="26"/>
          <w:szCs w:val="26"/>
        </w:rPr>
        <w:t xml:space="preserve"> </w:t>
      </w:r>
      <w:r w:rsidR="007562ED" w:rsidRPr="007562ED">
        <w:rPr>
          <w:rFonts w:ascii="Cordia New" w:hAnsi="Cordia New" w:cs="Cordia New" w:hint="cs"/>
          <w:sz w:val="26"/>
          <w:szCs w:val="26"/>
        </w:rPr>
        <w:t>three-month and six-month periods ended 30 June 202</w:t>
      </w:r>
      <w:r w:rsidR="007562ED">
        <w:rPr>
          <w:rFonts w:ascii="Cordia New" w:hAnsi="Cordia New" w:cs="Cordia New"/>
          <w:sz w:val="26"/>
          <w:szCs w:val="26"/>
        </w:rPr>
        <w:t>1</w:t>
      </w:r>
      <w:r w:rsidR="007562ED" w:rsidRPr="007562ED">
        <w:rPr>
          <w:rFonts w:ascii="Cordia New" w:hAnsi="Cordia New" w:cs="Cordia New" w:hint="cs"/>
          <w:sz w:val="26"/>
          <w:szCs w:val="26"/>
        </w:rPr>
        <w:t xml:space="preserve"> in the amount of Baht </w:t>
      </w:r>
      <w:r w:rsidR="00252759">
        <w:rPr>
          <w:rFonts w:ascii="Cordia New" w:hAnsi="Cordia New" w:cs="Cordia New"/>
          <w:sz w:val="26"/>
          <w:szCs w:val="26"/>
        </w:rPr>
        <w:t>114</w:t>
      </w:r>
      <w:r w:rsidR="007562ED" w:rsidRPr="007562ED">
        <w:rPr>
          <w:rFonts w:ascii="Cordia New" w:hAnsi="Cordia New" w:cs="Cordia New" w:hint="cs"/>
          <w:sz w:val="26"/>
          <w:szCs w:val="26"/>
        </w:rPr>
        <w:t xml:space="preserve"> million and Baht </w:t>
      </w:r>
      <w:bookmarkStart w:id="13" w:name="_Hlk77951869"/>
      <w:r w:rsidR="00252759">
        <w:rPr>
          <w:rFonts w:ascii="Cordia New" w:hAnsi="Cordia New" w:cs="Cordia New"/>
          <w:sz w:val="26"/>
          <w:szCs w:val="26"/>
        </w:rPr>
        <w:t>130</w:t>
      </w:r>
      <w:r w:rsidR="007562ED" w:rsidRPr="007562ED">
        <w:rPr>
          <w:rFonts w:ascii="Cordia New" w:hAnsi="Cordia New" w:cs="Cordia New" w:hint="cs"/>
          <w:sz w:val="26"/>
          <w:szCs w:val="26"/>
        </w:rPr>
        <w:t xml:space="preserve"> million, respectively </w:t>
      </w:r>
      <w:bookmarkEnd w:id="13"/>
      <w:r w:rsidRPr="007562ED">
        <w:rPr>
          <w:rFonts w:ascii="Cordia New" w:hAnsi="Cordia New" w:cs="Cordia New" w:hint="cs"/>
          <w:sz w:val="26"/>
          <w:szCs w:val="26"/>
        </w:rPr>
        <w:t>(</w:t>
      </w:r>
      <w:r w:rsidRPr="000064CB">
        <w:rPr>
          <w:rFonts w:ascii="CordiaUPC" w:hAnsi="CordiaUPC" w:cs="CordiaUPC" w:hint="cs"/>
          <w:sz w:val="26"/>
          <w:szCs w:val="26"/>
        </w:rPr>
        <w:t>Bank</w:t>
      </w:r>
      <w:r w:rsidR="0001094E" w:rsidRPr="000064CB">
        <w:rPr>
          <w:rFonts w:ascii="CordiaUPC" w:hAnsi="CordiaUPC" w:cs="CordiaUPC" w:hint="cs"/>
          <w:sz w:val="26"/>
          <w:szCs w:val="26"/>
        </w:rPr>
        <w:t xml:space="preserve"> only</w:t>
      </w:r>
      <w:r w:rsidRPr="000064CB">
        <w:rPr>
          <w:rFonts w:ascii="CordiaUPC" w:hAnsi="CordiaUPC" w:cs="CordiaUPC" w:hint="cs"/>
          <w:sz w:val="26"/>
          <w:szCs w:val="26"/>
        </w:rPr>
        <w:t xml:space="preserve">: </w:t>
      </w:r>
      <w:bookmarkStart w:id="14" w:name="_Hlk46507133"/>
      <w:r w:rsidR="0001094E" w:rsidRPr="000064CB">
        <w:rPr>
          <w:rFonts w:ascii="CordiaUPC" w:hAnsi="CordiaUPC" w:cs="CordiaUPC" w:hint="cs"/>
          <w:sz w:val="26"/>
          <w:szCs w:val="26"/>
          <w:lang w:bidi="th-TH"/>
        </w:rPr>
        <w:t>Baht</w:t>
      </w:r>
      <w:r w:rsidR="0001094E" w:rsidRPr="000064CB">
        <w:rPr>
          <w:rFonts w:ascii="CordiaUPC" w:hAnsi="CordiaUPC" w:cs="CordiaUPC" w:hint="cs"/>
          <w:sz w:val="26"/>
          <w:szCs w:val="26"/>
        </w:rPr>
        <w:t xml:space="preserve"> </w:t>
      </w:r>
      <w:r w:rsidR="00252759">
        <w:rPr>
          <w:rFonts w:ascii="CordiaUPC" w:hAnsi="CordiaUPC" w:cs="CordiaUPC"/>
          <w:sz w:val="26"/>
          <w:szCs w:val="26"/>
        </w:rPr>
        <w:t>50</w:t>
      </w:r>
      <w:r w:rsidRPr="000064CB">
        <w:rPr>
          <w:rFonts w:ascii="CordiaUPC" w:hAnsi="CordiaUPC" w:cs="CordiaUPC" w:hint="cs"/>
          <w:sz w:val="26"/>
          <w:szCs w:val="26"/>
        </w:rPr>
        <w:t xml:space="preserve"> </w:t>
      </w:r>
      <w:r w:rsidR="0001094E" w:rsidRPr="000064CB">
        <w:rPr>
          <w:rFonts w:ascii="CordiaUPC" w:hAnsi="CordiaUPC" w:cs="CordiaUPC" w:hint="cs"/>
          <w:sz w:val="26"/>
          <w:szCs w:val="26"/>
        </w:rPr>
        <w:t>m</w:t>
      </w:r>
      <w:r w:rsidRPr="000064CB">
        <w:rPr>
          <w:rFonts w:ascii="CordiaUPC" w:hAnsi="CordiaUPC" w:cs="CordiaUPC" w:hint="cs"/>
          <w:sz w:val="26"/>
          <w:szCs w:val="26"/>
        </w:rPr>
        <w:t>illion</w:t>
      </w:r>
      <w:bookmarkEnd w:id="14"/>
      <w:r w:rsidR="00252759">
        <w:rPr>
          <w:rFonts w:ascii="CordiaUPC" w:hAnsi="CordiaUPC" w:cs="CordiaUPC"/>
          <w:sz w:val="26"/>
          <w:szCs w:val="26"/>
        </w:rPr>
        <w:t xml:space="preserve"> and Baht 5</w:t>
      </w:r>
      <w:r w:rsidR="00252759" w:rsidRPr="00252759">
        <w:rPr>
          <w:rFonts w:ascii="CordiaUPC" w:hAnsi="CordiaUPC" w:cs="CordiaUPC"/>
          <w:sz w:val="26"/>
          <w:szCs w:val="26"/>
        </w:rPr>
        <w:t>0 million, respectively</w:t>
      </w:r>
      <w:r w:rsidRPr="000064CB">
        <w:rPr>
          <w:rFonts w:ascii="CordiaUPC" w:hAnsi="CordiaUPC" w:cs="CordiaUPC" w:hint="cs"/>
          <w:sz w:val="26"/>
          <w:szCs w:val="26"/>
        </w:rPr>
        <w:t>)</w:t>
      </w:r>
      <w:r w:rsidR="00071823">
        <w:rPr>
          <w:rFonts w:ascii="CordiaUPC" w:hAnsi="CordiaUPC" w:cs="CordiaUPC"/>
          <w:sz w:val="26"/>
          <w:szCs w:val="26"/>
        </w:rPr>
        <w:t xml:space="preserve"> and 30 June 2020 in the amount of Baht 40 million and Baht 248 million, respectively</w:t>
      </w:r>
      <w:r w:rsidR="00752648" w:rsidRPr="000064CB">
        <w:rPr>
          <w:rFonts w:ascii="CordiaUPC" w:hAnsi="CordiaUPC" w:cs="CordiaUPC" w:hint="cs"/>
          <w:sz w:val="26"/>
          <w:szCs w:val="26"/>
        </w:rPr>
        <w:t>.</w:t>
      </w:r>
      <w:r w:rsidR="00071823">
        <w:rPr>
          <w:rFonts w:ascii="CordiaUPC" w:hAnsi="CordiaUPC" w:cs="CordiaUPC"/>
          <w:sz w:val="26"/>
          <w:szCs w:val="26"/>
        </w:rPr>
        <w:t xml:space="preserve"> (Bank only: Baht – million and Baht 29 million respectively).</w:t>
      </w:r>
    </w:p>
    <w:p w14:paraId="2EB3A975" w14:textId="77777777" w:rsidR="000E7071" w:rsidRPr="000064CB" w:rsidRDefault="000E7071" w:rsidP="00B32F0E">
      <w:pPr>
        <w:pStyle w:val="index"/>
        <w:spacing w:after="0"/>
        <w:jc w:val="both"/>
        <w:rPr>
          <w:rFonts w:ascii="CordiaUPC" w:hAnsi="CordiaUPC" w:cs="CordiaUPC"/>
          <w:sz w:val="26"/>
          <w:szCs w:val="26"/>
        </w:rPr>
      </w:pPr>
    </w:p>
    <w:p w14:paraId="72106251" w14:textId="10FE71E9" w:rsidR="00315CD5" w:rsidRPr="000064CB" w:rsidRDefault="00104FBF" w:rsidP="005748C7">
      <w:pPr>
        <w:pStyle w:val="index"/>
        <w:spacing w:after="0"/>
        <w:rPr>
          <w:rFonts w:ascii="CordiaUPC" w:hAnsi="CordiaUPC" w:cs="CordiaUPC"/>
          <w:b/>
          <w:bCs/>
          <w:sz w:val="26"/>
          <w:szCs w:val="26"/>
          <w:lang w:val="en-US" w:bidi="th-TH"/>
        </w:rPr>
      </w:pPr>
      <w:r w:rsidRPr="000064CB">
        <w:rPr>
          <w:rFonts w:ascii="CordiaUPC" w:hAnsi="CordiaUPC" w:cs="CordiaUPC" w:hint="cs"/>
          <w:b/>
          <w:bCs/>
          <w:sz w:val="26"/>
          <w:szCs w:val="26"/>
          <w:lang w:bidi="th-TH"/>
        </w:rPr>
        <w:t>1</w:t>
      </w:r>
      <w:r w:rsidR="007470AF">
        <w:rPr>
          <w:rFonts w:ascii="CordiaUPC" w:hAnsi="CordiaUPC" w:cs="CordiaUPC"/>
          <w:b/>
          <w:bCs/>
          <w:sz w:val="26"/>
          <w:szCs w:val="26"/>
          <w:lang w:bidi="th-TH"/>
        </w:rPr>
        <w:t>2</w:t>
      </w:r>
      <w:r w:rsidR="00315CD5" w:rsidRPr="000064CB">
        <w:rPr>
          <w:rFonts w:ascii="CordiaUPC" w:hAnsi="CordiaUPC" w:cs="CordiaUPC" w:hint="cs"/>
          <w:b/>
          <w:bCs/>
          <w:sz w:val="26"/>
          <w:szCs w:val="26"/>
          <w:lang w:bidi="th-TH"/>
        </w:rPr>
        <w:t>.</w:t>
      </w:r>
      <w:r w:rsidR="004D51E9">
        <w:rPr>
          <w:rFonts w:ascii="CordiaUPC" w:hAnsi="CordiaUPC" w:cs="CordiaUPC"/>
          <w:b/>
          <w:bCs/>
          <w:sz w:val="26"/>
          <w:szCs w:val="26"/>
          <w:lang w:bidi="th-TH"/>
        </w:rPr>
        <w:t>2</w:t>
      </w:r>
      <w:r w:rsidR="00315CD5" w:rsidRPr="000064CB">
        <w:rPr>
          <w:rFonts w:ascii="CordiaUPC" w:hAnsi="CordiaUPC" w:cs="CordiaUPC" w:hint="cs"/>
          <w:b/>
          <w:bCs/>
          <w:sz w:val="26"/>
          <w:szCs w:val="26"/>
          <w:lang w:bidi="th-TH"/>
        </w:rPr>
        <w:tab/>
      </w:r>
      <w:r w:rsidR="00315CD5" w:rsidRPr="000064CB">
        <w:rPr>
          <w:rFonts w:ascii="CordiaUPC" w:hAnsi="CordiaUPC" w:cs="CordiaUPC" w:hint="cs"/>
          <w:b/>
          <w:bCs/>
          <w:sz w:val="26"/>
          <w:szCs w:val="26"/>
          <w:lang w:val="en-US" w:bidi="th-TH"/>
        </w:rPr>
        <w:t>Investments in entities in which the Bank and its subsidiaries hold 10% or more</w:t>
      </w:r>
    </w:p>
    <w:p w14:paraId="7998B0AA" w14:textId="77777777" w:rsidR="00315CD5" w:rsidRPr="000064CB" w:rsidRDefault="00315CD5" w:rsidP="000064CB">
      <w:pPr>
        <w:pStyle w:val="index"/>
        <w:spacing w:after="0" w:line="240" w:lineRule="atLeast"/>
        <w:ind w:left="567" w:hanging="567"/>
        <w:rPr>
          <w:rFonts w:ascii="CordiaUPC" w:hAnsi="CordiaUPC" w:cs="CordiaUPC"/>
          <w:b/>
          <w:bCs/>
          <w:sz w:val="26"/>
          <w:szCs w:val="26"/>
          <w:lang w:val="en-US" w:bidi="th-TH"/>
        </w:rPr>
      </w:pPr>
    </w:p>
    <w:p w14:paraId="71BE51AE" w14:textId="76806E97" w:rsidR="00315CD5" w:rsidRPr="000064CB" w:rsidRDefault="00315CD5" w:rsidP="000064CB">
      <w:pPr>
        <w:autoSpaceDE w:val="0"/>
        <w:autoSpaceDN w:val="0"/>
        <w:adjustRightInd w:val="0"/>
        <w:spacing w:line="240" w:lineRule="atLeast"/>
        <w:ind w:left="555"/>
        <w:jc w:val="thaiDistribute"/>
        <w:rPr>
          <w:rFonts w:ascii="CordiaUPC" w:hAnsi="CordiaUPC" w:cs="CordiaUPC"/>
          <w:sz w:val="26"/>
          <w:szCs w:val="26"/>
          <w:lang w:val="en-US" w:eastAsia="en-GB" w:bidi="th-TH"/>
        </w:rPr>
      </w:pPr>
      <w:r w:rsidRPr="000064CB">
        <w:rPr>
          <w:rFonts w:ascii="CordiaUPC" w:hAnsi="CordiaUPC" w:cs="CordiaUPC" w:hint="cs"/>
          <w:sz w:val="26"/>
          <w:szCs w:val="26"/>
          <w:lang w:val="en-US" w:eastAsia="en-GB" w:bidi="th-TH"/>
        </w:rPr>
        <w:t xml:space="preserve">As at </w:t>
      </w:r>
      <w:r w:rsidR="00C869A5" w:rsidRPr="00887104">
        <w:rPr>
          <w:rFonts w:ascii="CordiaUPC" w:hAnsi="CordiaUPC" w:cs="CordiaUPC" w:hint="cs"/>
          <w:color w:val="000000"/>
          <w:sz w:val="26"/>
          <w:szCs w:val="26"/>
          <w:lang w:val="en-US" w:bidi="th-TH"/>
        </w:rPr>
        <w:t>30 June 202</w:t>
      </w:r>
      <w:r w:rsidR="00C869A5">
        <w:rPr>
          <w:rFonts w:ascii="CordiaUPC" w:hAnsi="CordiaUPC" w:cs="CordiaUPC"/>
          <w:color w:val="000000"/>
          <w:sz w:val="26"/>
          <w:szCs w:val="26"/>
          <w:lang w:val="en-US" w:bidi="th-TH"/>
        </w:rPr>
        <w:t>1</w:t>
      </w:r>
      <w:r w:rsidR="00C869A5" w:rsidRPr="00887104">
        <w:rPr>
          <w:rFonts w:ascii="CordiaUPC" w:hAnsi="CordiaUPC" w:cs="CordiaUPC" w:hint="cs"/>
          <w:color w:val="000000"/>
          <w:sz w:val="26"/>
          <w:szCs w:val="26"/>
          <w:lang w:val="en-US" w:bidi="th-TH"/>
        </w:rPr>
        <w:t xml:space="preserve"> and 31 December 2020</w:t>
      </w:r>
      <w:r w:rsidRPr="000064CB">
        <w:rPr>
          <w:rFonts w:ascii="CordiaUPC" w:hAnsi="CordiaUPC" w:cs="CordiaUPC" w:hint="cs"/>
          <w:sz w:val="26"/>
          <w:szCs w:val="26"/>
          <w:lang w:val="en-US" w:eastAsia="en-GB" w:bidi="th-TH"/>
        </w:rPr>
        <w:t>, the Bank</w:t>
      </w:r>
      <w:r w:rsidR="000F47D1" w:rsidRPr="000064CB">
        <w:rPr>
          <w:rFonts w:ascii="CordiaUPC" w:hAnsi="CordiaUPC" w:cs="CordiaUPC" w:hint="cs"/>
          <w:sz w:val="26"/>
          <w:szCs w:val="26"/>
          <w:lang w:val="en-US" w:eastAsia="en-GB" w:bidi="th-TH"/>
        </w:rPr>
        <w:t xml:space="preserve"> and its subsidiaries</w:t>
      </w:r>
      <w:r w:rsidRPr="000064CB">
        <w:rPr>
          <w:rFonts w:ascii="CordiaUPC" w:hAnsi="CordiaUPC" w:cs="CordiaUPC" w:hint="cs"/>
          <w:sz w:val="26"/>
          <w:szCs w:val="26"/>
          <w:lang w:val="en-US" w:eastAsia="en-GB" w:bidi="th-TH"/>
        </w:rPr>
        <w:t xml:space="preserve"> had investments in entities in which the Bank</w:t>
      </w:r>
      <w:r w:rsidR="00796245" w:rsidRPr="000064CB">
        <w:rPr>
          <w:rFonts w:ascii="CordiaUPC" w:hAnsi="CordiaUPC" w:cs="CordiaUPC" w:hint="cs"/>
          <w:sz w:val="26"/>
          <w:szCs w:val="26"/>
          <w:lang w:val="en-US" w:eastAsia="en-GB" w:bidi="th-TH"/>
        </w:rPr>
        <w:t xml:space="preserve"> and its subsidiarie</w:t>
      </w:r>
      <w:r w:rsidR="00982499" w:rsidRPr="000064CB">
        <w:rPr>
          <w:rFonts w:ascii="CordiaUPC" w:hAnsi="CordiaUPC" w:cs="CordiaUPC" w:hint="cs"/>
          <w:sz w:val="26"/>
          <w:szCs w:val="26"/>
          <w:lang w:val="en-US" w:eastAsia="en-GB" w:bidi="th-TH"/>
        </w:rPr>
        <w:t>s</w:t>
      </w:r>
      <w:r w:rsidRPr="000064CB">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0064CB">
        <w:rPr>
          <w:rFonts w:ascii="CordiaUPC" w:hAnsi="CordiaUPC" w:cs="CordiaUPC" w:hint="cs"/>
          <w:sz w:val="26"/>
          <w:szCs w:val="26"/>
          <w:lang w:val="en-US" w:eastAsia="en-GB" w:bidi="th-TH"/>
        </w:rPr>
        <w:t>s</w:t>
      </w:r>
      <w:r w:rsidRPr="000064CB">
        <w:rPr>
          <w:rFonts w:ascii="CordiaUPC" w:hAnsi="CordiaUPC" w:cs="CordiaUPC" w:hint="cs"/>
          <w:sz w:val="26"/>
          <w:szCs w:val="26"/>
          <w:lang w:val="en-US" w:eastAsia="en-GB" w:bidi="th-TH"/>
        </w:rPr>
        <w:t xml:space="preserve">. Those investments were </w:t>
      </w:r>
      <w:proofErr w:type="spellStart"/>
      <w:r w:rsidR="002567BF" w:rsidRPr="000064CB">
        <w:rPr>
          <w:rFonts w:ascii="CordiaUPC" w:hAnsi="CordiaUPC" w:cs="CordiaUPC" w:hint="cs"/>
          <w:sz w:val="26"/>
          <w:szCs w:val="26"/>
          <w:lang w:val="en-US" w:eastAsia="en-GB" w:bidi="th-TH"/>
        </w:rPr>
        <w:t>s</w:t>
      </w:r>
      <w:r w:rsidR="00772577" w:rsidRPr="000064CB">
        <w:rPr>
          <w:rFonts w:ascii="CordiaUPC" w:hAnsi="CordiaUPC" w:cs="CordiaUPC" w:hint="cs"/>
          <w:sz w:val="26"/>
          <w:szCs w:val="26"/>
          <w:lang w:val="en-US" w:eastAsia="en-GB" w:bidi="th-TH"/>
        </w:rPr>
        <w:t>ummari</w:t>
      </w:r>
      <w:r w:rsidR="00C34B0D" w:rsidRPr="000064CB">
        <w:rPr>
          <w:rFonts w:ascii="CordiaUPC" w:hAnsi="CordiaUPC" w:cs="CordiaUPC" w:hint="cs"/>
          <w:sz w:val="26"/>
          <w:szCs w:val="26"/>
          <w:lang w:val="en-US" w:eastAsia="en-GB" w:bidi="th-TH"/>
        </w:rPr>
        <w:t>s</w:t>
      </w:r>
      <w:r w:rsidR="00772577" w:rsidRPr="000064CB">
        <w:rPr>
          <w:rFonts w:ascii="CordiaUPC" w:hAnsi="CordiaUPC" w:cs="CordiaUPC" w:hint="cs"/>
          <w:sz w:val="26"/>
          <w:szCs w:val="26"/>
          <w:lang w:val="en-US" w:eastAsia="en-GB" w:bidi="th-TH"/>
        </w:rPr>
        <w:t>ed</w:t>
      </w:r>
      <w:proofErr w:type="spellEnd"/>
      <w:r w:rsidRPr="000064CB">
        <w:rPr>
          <w:rFonts w:ascii="CordiaUPC" w:hAnsi="CordiaUPC" w:cs="CordiaUPC" w:hint="cs"/>
          <w:sz w:val="26"/>
          <w:szCs w:val="26"/>
          <w:lang w:val="en-US" w:eastAsia="en-GB" w:bidi="th-TH"/>
        </w:rPr>
        <w:t xml:space="preserve"> below.</w:t>
      </w:r>
    </w:p>
    <w:bookmarkEnd w:id="12"/>
    <w:p w14:paraId="2D507E04" w14:textId="77777777" w:rsidR="0086771A" w:rsidRPr="000064CB" w:rsidRDefault="0086771A" w:rsidP="000064CB">
      <w:pPr>
        <w:autoSpaceDE w:val="0"/>
        <w:autoSpaceDN w:val="0"/>
        <w:adjustRightInd w:val="0"/>
        <w:spacing w:line="240" w:lineRule="atLeast"/>
        <w:ind w:left="555"/>
        <w:jc w:val="thaiDistribute"/>
        <w:rPr>
          <w:rFonts w:ascii="CordiaUPC" w:hAnsi="CordiaUPC" w:cs="CordiaUPC"/>
          <w:sz w:val="26"/>
          <w:szCs w:val="26"/>
          <w:lang w:val="en-US" w:eastAsia="en-GB" w:bidi="th-TH"/>
        </w:rPr>
      </w:pPr>
    </w:p>
    <w:tbl>
      <w:tblPr>
        <w:tblW w:w="9330" w:type="dxa"/>
        <w:tblInd w:w="450" w:type="dxa"/>
        <w:tblLayout w:type="fixed"/>
        <w:tblLook w:val="01E0" w:firstRow="1" w:lastRow="1" w:firstColumn="1" w:lastColumn="1" w:noHBand="0" w:noVBand="0"/>
      </w:tblPr>
      <w:tblGrid>
        <w:gridCol w:w="3690"/>
        <w:gridCol w:w="1170"/>
        <w:gridCol w:w="270"/>
        <w:gridCol w:w="1260"/>
        <w:gridCol w:w="270"/>
        <w:gridCol w:w="1170"/>
        <w:gridCol w:w="270"/>
        <w:gridCol w:w="1230"/>
      </w:tblGrid>
      <w:tr w:rsidR="00DC417B" w:rsidRPr="000064CB" w14:paraId="1B180973" w14:textId="77777777" w:rsidTr="00AB4947">
        <w:trPr>
          <w:trHeight w:val="137"/>
        </w:trPr>
        <w:tc>
          <w:tcPr>
            <w:tcW w:w="3690" w:type="dxa"/>
          </w:tcPr>
          <w:p w14:paraId="03FF3866" w14:textId="77777777" w:rsidR="00DC417B" w:rsidRPr="000064CB" w:rsidRDefault="00DC417B" w:rsidP="00796245">
            <w:pPr>
              <w:spacing w:line="220" w:lineRule="exact"/>
              <w:rPr>
                <w:rFonts w:ascii="CordiaUPC" w:hAnsi="CordiaUPC" w:cs="CordiaUPC"/>
                <w:b/>
                <w:bCs/>
                <w:color w:val="000000"/>
                <w:sz w:val="26"/>
                <w:szCs w:val="26"/>
                <w:lang w:val="en-US"/>
              </w:rPr>
            </w:pPr>
          </w:p>
        </w:tc>
        <w:tc>
          <w:tcPr>
            <w:tcW w:w="2700" w:type="dxa"/>
            <w:gridSpan w:val="3"/>
          </w:tcPr>
          <w:p w14:paraId="71234578"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r w:rsidRPr="000064CB">
              <w:rPr>
                <w:rFonts w:ascii="CordiaUPC" w:hAnsi="CordiaUPC" w:cs="CordiaUPC" w:hint="cs"/>
                <w:b/>
                <w:bCs/>
                <w:sz w:val="26"/>
                <w:szCs w:val="26"/>
              </w:rPr>
              <w:t xml:space="preserve">Consolidated </w:t>
            </w:r>
          </w:p>
        </w:tc>
        <w:tc>
          <w:tcPr>
            <w:tcW w:w="270" w:type="dxa"/>
          </w:tcPr>
          <w:p w14:paraId="712CF112"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p>
        </w:tc>
        <w:tc>
          <w:tcPr>
            <w:tcW w:w="2670" w:type="dxa"/>
            <w:gridSpan w:val="3"/>
          </w:tcPr>
          <w:p w14:paraId="64292FB4" w14:textId="77777777" w:rsidR="00DC417B" w:rsidRPr="000064CB" w:rsidRDefault="00DC417B" w:rsidP="00796245">
            <w:pPr>
              <w:pStyle w:val="acctfourfigures"/>
              <w:tabs>
                <w:tab w:val="clear" w:pos="765"/>
              </w:tabs>
              <w:spacing w:line="220" w:lineRule="exact"/>
              <w:ind w:left="-108" w:right="-88"/>
              <w:jc w:val="center"/>
              <w:rPr>
                <w:rFonts w:ascii="CordiaUPC" w:hAnsi="CordiaUPC" w:cs="CordiaUPC"/>
                <w:b/>
                <w:bCs/>
                <w:sz w:val="26"/>
                <w:szCs w:val="26"/>
              </w:rPr>
            </w:pPr>
            <w:r w:rsidRPr="000064CB">
              <w:rPr>
                <w:rFonts w:ascii="CordiaUPC" w:hAnsi="CordiaUPC" w:cs="CordiaUPC" w:hint="cs"/>
                <w:b/>
                <w:bCs/>
                <w:sz w:val="26"/>
                <w:szCs w:val="26"/>
              </w:rPr>
              <w:t>Bank only</w:t>
            </w:r>
          </w:p>
        </w:tc>
      </w:tr>
      <w:tr w:rsidR="00AB4947" w:rsidRPr="000064CB" w14:paraId="3A56EE35" w14:textId="77777777" w:rsidTr="00AB4947">
        <w:trPr>
          <w:trHeight w:val="137"/>
        </w:trPr>
        <w:tc>
          <w:tcPr>
            <w:tcW w:w="3690" w:type="dxa"/>
          </w:tcPr>
          <w:p w14:paraId="4921FB5C" w14:textId="77777777" w:rsidR="00AB6D4A" w:rsidRPr="000064CB" w:rsidRDefault="00AB6D4A" w:rsidP="00AB6D4A">
            <w:pPr>
              <w:spacing w:line="220" w:lineRule="exact"/>
              <w:ind w:firstLine="562"/>
              <w:rPr>
                <w:rFonts w:ascii="CordiaUPC" w:hAnsi="CordiaUPC" w:cs="CordiaUPC"/>
                <w:b/>
                <w:bCs/>
                <w:color w:val="000000"/>
                <w:sz w:val="26"/>
                <w:szCs w:val="26"/>
                <w:lang w:val="en-US"/>
              </w:rPr>
            </w:pPr>
          </w:p>
        </w:tc>
        <w:tc>
          <w:tcPr>
            <w:tcW w:w="1170" w:type="dxa"/>
            <w:shd w:val="clear" w:color="auto" w:fill="auto"/>
            <w:vAlign w:val="bottom"/>
          </w:tcPr>
          <w:p w14:paraId="37B4CB25" w14:textId="3DC711BC" w:rsidR="00AB6D4A" w:rsidRPr="00DE16F6" w:rsidRDefault="00C869A5" w:rsidP="00AB6D4A">
            <w:pPr>
              <w:pStyle w:val="acctmergecolhdg"/>
              <w:spacing w:line="220" w:lineRule="exact"/>
              <w:ind w:left="-79" w:right="-79"/>
              <w:rPr>
                <w:rFonts w:ascii="CordiaUPC" w:hAnsi="CordiaUPC" w:cs="CordiaUPC"/>
                <w:b w:val="0"/>
                <w:bCs/>
                <w:sz w:val="26"/>
                <w:szCs w:val="26"/>
              </w:rPr>
            </w:pPr>
            <w:r w:rsidRPr="00DE16F6">
              <w:rPr>
                <w:rFonts w:ascii="CordiaUPC" w:hAnsi="CordiaUPC" w:cs="CordiaUPC" w:hint="cs"/>
                <w:b w:val="0"/>
                <w:bCs/>
                <w:color w:val="000000"/>
                <w:sz w:val="26"/>
                <w:szCs w:val="26"/>
                <w:lang w:val="en-US" w:bidi="th-TH"/>
              </w:rPr>
              <w:t>30 June</w:t>
            </w:r>
          </w:p>
        </w:tc>
        <w:tc>
          <w:tcPr>
            <w:tcW w:w="270" w:type="dxa"/>
            <w:shd w:val="clear" w:color="auto" w:fill="auto"/>
          </w:tcPr>
          <w:p w14:paraId="2DE2124D" w14:textId="77777777" w:rsidR="00AB6D4A" w:rsidRPr="00DE16F6" w:rsidRDefault="00AB6D4A" w:rsidP="00AB6D4A">
            <w:pPr>
              <w:pStyle w:val="acctmergecolhdg"/>
              <w:spacing w:line="220" w:lineRule="exact"/>
              <w:ind w:left="-79" w:right="101"/>
              <w:rPr>
                <w:rFonts w:ascii="CordiaUPC" w:hAnsi="CordiaUPC" w:cs="CordiaUPC"/>
                <w:b w:val="0"/>
                <w:bCs/>
                <w:sz w:val="26"/>
                <w:szCs w:val="26"/>
              </w:rPr>
            </w:pPr>
          </w:p>
        </w:tc>
        <w:tc>
          <w:tcPr>
            <w:tcW w:w="1260" w:type="dxa"/>
            <w:shd w:val="clear" w:color="auto" w:fill="auto"/>
          </w:tcPr>
          <w:p w14:paraId="54E4CEDE" w14:textId="021168B2" w:rsidR="00AB6D4A" w:rsidRPr="00DE16F6" w:rsidRDefault="00C869A5" w:rsidP="00AB6D4A">
            <w:pPr>
              <w:pStyle w:val="acctmergecolhdg"/>
              <w:tabs>
                <w:tab w:val="left" w:pos="656"/>
              </w:tabs>
              <w:spacing w:line="220" w:lineRule="exact"/>
              <w:ind w:left="-79" w:right="-68"/>
              <w:rPr>
                <w:rFonts w:ascii="CordiaUPC" w:hAnsi="CordiaUPC" w:cs="CordiaUPC"/>
                <w:b w:val="0"/>
                <w:bCs/>
                <w:spacing w:val="-6"/>
                <w:sz w:val="26"/>
                <w:szCs w:val="26"/>
              </w:rPr>
            </w:pPr>
            <w:r w:rsidRPr="00DE16F6">
              <w:rPr>
                <w:rFonts w:ascii="CordiaUPC" w:hAnsi="CordiaUPC" w:cs="CordiaUPC" w:hint="cs"/>
                <w:b w:val="0"/>
                <w:bCs/>
                <w:color w:val="000000"/>
                <w:sz w:val="26"/>
                <w:szCs w:val="26"/>
                <w:lang w:val="en-US" w:bidi="th-TH"/>
              </w:rPr>
              <w:t>31</w:t>
            </w:r>
            <w:r w:rsidR="00AB4947">
              <w:rPr>
                <w:rFonts w:ascii="CordiaUPC" w:hAnsi="CordiaUPC" w:cs="CordiaUPC"/>
                <w:b w:val="0"/>
                <w:bCs/>
                <w:color w:val="000000"/>
                <w:sz w:val="26"/>
                <w:szCs w:val="26"/>
                <w:lang w:val="en-US" w:bidi="th-TH"/>
              </w:rPr>
              <w:t xml:space="preserve"> </w:t>
            </w:r>
            <w:r w:rsidRPr="00DE16F6">
              <w:rPr>
                <w:rFonts w:ascii="CordiaUPC" w:hAnsi="CordiaUPC" w:cs="CordiaUPC" w:hint="cs"/>
                <w:b w:val="0"/>
                <w:bCs/>
                <w:color w:val="000000"/>
                <w:sz w:val="26"/>
                <w:szCs w:val="26"/>
                <w:lang w:val="en-US" w:bidi="th-TH"/>
              </w:rPr>
              <w:t>December</w:t>
            </w:r>
          </w:p>
        </w:tc>
        <w:tc>
          <w:tcPr>
            <w:tcW w:w="270" w:type="dxa"/>
            <w:shd w:val="clear" w:color="auto" w:fill="auto"/>
          </w:tcPr>
          <w:p w14:paraId="68E0EBA5" w14:textId="77777777" w:rsidR="00AB6D4A" w:rsidRPr="00DE16F6" w:rsidRDefault="00AB6D4A" w:rsidP="00AB6D4A">
            <w:pPr>
              <w:pStyle w:val="acctmergecolhdg"/>
              <w:spacing w:line="220" w:lineRule="exact"/>
              <w:rPr>
                <w:rFonts w:ascii="CordiaUPC" w:hAnsi="CordiaUPC" w:cs="CordiaUPC"/>
                <w:b w:val="0"/>
                <w:bCs/>
                <w:sz w:val="26"/>
                <w:szCs w:val="26"/>
              </w:rPr>
            </w:pPr>
          </w:p>
        </w:tc>
        <w:tc>
          <w:tcPr>
            <w:tcW w:w="1170" w:type="dxa"/>
            <w:shd w:val="clear" w:color="auto" w:fill="auto"/>
            <w:vAlign w:val="bottom"/>
          </w:tcPr>
          <w:p w14:paraId="17BD0058" w14:textId="78973DF3" w:rsidR="00AB6D4A" w:rsidRPr="00DE16F6" w:rsidRDefault="00C869A5" w:rsidP="00AB6D4A">
            <w:pPr>
              <w:pStyle w:val="acctmergecolhdg"/>
              <w:spacing w:line="220" w:lineRule="exact"/>
              <w:ind w:left="-79" w:right="-79"/>
              <w:rPr>
                <w:rFonts w:ascii="CordiaUPC" w:hAnsi="CordiaUPC" w:cs="CordiaUPC"/>
                <w:b w:val="0"/>
                <w:bCs/>
                <w:sz w:val="26"/>
                <w:szCs w:val="26"/>
              </w:rPr>
            </w:pPr>
            <w:r w:rsidRPr="00DE16F6">
              <w:rPr>
                <w:rFonts w:ascii="CordiaUPC" w:hAnsi="CordiaUPC" w:cs="CordiaUPC" w:hint="cs"/>
                <w:b w:val="0"/>
                <w:bCs/>
                <w:color w:val="000000"/>
                <w:sz w:val="26"/>
                <w:szCs w:val="26"/>
                <w:lang w:val="en-US" w:bidi="th-TH"/>
              </w:rPr>
              <w:t>30 June</w:t>
            </w:r>
          </w:p>
        </w:tc>
        <w:tc>
          <w:tcPr>
            <w:tcW w:w="270" w:type="dxa"/>
            <w:shd w:val="clear" w:color="auto" w:fill="auto"/>
          </w:tcPr>
          <w:p w14:paraId="48C2FCEB" w14:textId="77777777" w:rsidR="00AB6D4A" w:rsidRPr="00DE16F6" w:rsidRDefault="00AB6D4A" w:rsidP="00AB6D4A">
            <w:pPr>
              <w:pStyle w:val="acctmergecolhdg"/>
              <w:spacing w:line="220" w:lineRule="exact"/>
              <w:ind w:left="-79" w:right="101"/>
              <w:rPr>
                <w:rFonts w:ascii="CordiaUPC" w:hAnsi="CordiaUPC" w:cs="CordiaUPC"/>
                <w:b w:val="0"/>
                <w:bCs/>
                <w:sz w:val="26"/>
                <w:szCs w:val="26"/>
              </w:rPr>
            </w:pPr>
          </w:p>
        </w:tc>
        <w:tc>
          <w:tcPr>
            <w:tcW w:w="1230" w:type="dxa"/>
            <w:shd w:val="clear" w:color="auto" w:fill="auto"/>
          </w:tcPr>
          <w:p w14:paraId="7B6DB21D" w14:textId="54BFB5CC" w:rsidR="00AB6D4A" w:rsidRPr="00DE16F6" w:rsidRDefault="00C869A5" w:rsidP="00AB6D4A">
            <w:pPr>
              <w:pStyle w:val="acctmergecolhdg"/>
              <w:tabs>
                <w:tab w:val="left" w:pos="656"/>
              </w:tabs>
              <w:spacing w:line="220" w:lineRule="exact"/>
              <w:ind w:left="-79" w:right="-68"/>
              <w:rPr>
                <w:rFonts w:ascii="CordiaUPC" w:hAnsi="CordiaUPC" w:cs="CordiaUPC"/>
                <w:b w:val="0"/>
                <w:bCs/>
                <w:spacing w:val="-6"/>
                <w:sz w:val="26"/>
                <w:szCs w:val="26"/>
              </w:rPr>
            </w:pPr>
            <w:r w:rsidRPr="00DE16F6">
              <w:rPr>
                <w:rFonts w:ascii="CordiaUPC" w:hAnsi="CordiaUPC" w:cs="CordiaUPC" w:hint="cs"/>
                <w:b w:val="0"/>
                <w:bCs/>
                <w:color w:val="000000"/>
                <w:sz w:val="26"/>
                <w:szCs w:val="26"/>
                <w:lang w:val="en-US" w:bidi="th-TH"/>
              </w:rPr>
              <w:t>31</w:t>
            </w:r>
            <w:r w:rsidR="00AB4947">
              <w:rPr>
                <w:rFonts w:ascii="CordiaUPC" w:hAnsi="CordiaUPC" w:cs="CordiaUPC"/>
                <w:b w:val="0"/>
                <w:bCs/>
                <w:color w:val="000000"/>
                <w:sz w:val="26"/>
                <w:szCs w:val="26"/>
                <w:lang w:val="en-US" w:bidi="th-TH"/>
              </w:rPr>
              <w:t xml:space="preserve"> </w:t>
            </w:r>
            <w:r w:rsidRPr="00DE16F6">
              <w:rPr>
                <w:rFonts w:ascii="CordiaUPC" w:hAnsi="CordiaUPC" w:cs="CordiaUPC" w:hint="cs"/>
                <w:b w:val="0"/>
                <w:bCs/>
                <w:color w:val="000000"/>
                <w:sz w:val="26"/>
                <w:szCs w:val="26"/>
                <w:lang w:val="en-US" w:bidi="th-TH"/>
              </w:rPr>
              <w:t>December</w:t>
            </w:r>
          </w:p>
        </w:tc>
      </w:tr>
      <w:tr w:rsidR="00AB4947" w:rsidRPr="000064CB" w14:paraId="6B55B991" w14:textId="77777777" w:rsidTr="00AB4947">
        <w:trPr>
          <w:trHeight w:val="137"/>
        </w:trPr>
        <w:tc>
          <w:tcPr>
            <w:tcW w:w="3690" w:type="dxa"/>
          </w:tcPr>
          <w:p w14:paraId="53806F37" w14:textId="77777777" w:rsidR="00C869A5" w:rsidRPr="000064CB" w:rsidRDefault="00C869A5" w:rsidP="00C869A5">
            <w:pPr>
              <w:spacing w:line="220" w:lineRule="exact"/>
              <w:ind w:firstLine="562"/>
              <w:rPr>
                <w:rFonts w:ascii="CordiaUPC" w:hAnsi="CordiaUPC" w:cs="CordiaUPC"/>
                <w:b/>
                <w:bCs/>
                <w:color w:val="000000"/>
                <w:sz w:val="26"/>
                <w:szCs w:val="26"/>
                <w:lang w:val="en-US"/>
              </w:rPr>
            </w:pPr>
          </w:p>
        </w:tc>
        <w:tc>
          <w:tcPr>
            <w:tcW w:w="1170" w:type="dxa"/>
            <w:shd w:val="clear" w:color="auto" w:fill="auto"/>
            <w:vAlign w:val="bottom"/>
          </w:tcPr>
          <w:p w14:paraId="013764E8" w14:textId="44E1A365" w:rsidR="00C869A5" w:rsidRPr="000064CB" w:rsidRDefault="00C869A5" w:rsidP="00C869A5">
            <w:pPr>
              <w:pStyle w:val="acctmergecolhdg"/>
              <w:spacing w:line="220" w:lineRule="exact"/>
              <w:ind w:left="-79" w:right="-79"/>
              <w:rPr>
                <w:rFonts w:ascii="CordiaUPC" w:hAnsi="CordiaUPC" w:cs="CordiaUPC"/>
                <w:b w:val="0"/>
                <w:bCs/>
                <w:sz w:val="26"/>
                <w:szCs w:val="26"/>
              </w:rPr>
            </w:pPr>
            <w:r w:rsidRPr="000064CB">
              <w:rPr>
                <w:rFonts w:ascii="CordiaUPC" w:hAnsi="CordiaUPC" w:cs="CordiaUPC" w:hint="cs"/>
                <w:b w:val="0"/>
                <w:bCs/>
                <w:sz w:val="26"/>
                <w:szCs w:val="26"/>
              </w:rPr>
              <w:t>202</w:t>
            </w:r>
            <w:r>
              <w:rPr>
                <w:rFonts w:ascii="CordiaUPC" w:hAnsi="CordiaUPC" w:cs="CordiaUPC"/>
                <w:b w:val="0"/>
                <w:bCs/>
                <w:sz w:val="26"/>
                <w:szCs w:val="26"/>
              </w:rPr>
              <w:t>1</w:t>
            </w:r>
          </w:p>
        </w:tc>
        <w:tc>
          <w:tcPr>
            <w:tcW w:w="270" w:type="dxa"/>
            <w:shd w:val="clear" w:color="auto" w:fill="auto"/>
          </w:tcPr>
          <w:p w14:paraId="4526B62D" w14:textId="77777777" w:rsidR="00C869A5" w:rsidRPr="000064CB" w:rsidRDefault="00C869A5" w:rsidP="00C869A5">
            <w:pPr>
              <w:pStyle w:val="acctmergecolhdg"/>
              <w:spacing w:line="220" w:lineRule="exact"/>
              <w:ind w:left="-79" w:right="101"/>
              <w:rPr>
                <w:rFonts w:ascii="CordiaUPC" w:hAnsi="CordiaUPC" w:cs="CordiaUPC"/>
                <w:b w:val="0"/>
                <w:bCs/>
                <w:sz w:val="26"/>
                <w:szCs w:val="26"/>
              </w:rPr>
            </w:pPr>
          </w:p>
        </w:tc>
        <w:tc>
          <w:tcPr>
            <w:tcW w:w="1260" w:type="dxa"/>
            <w:shd w:val="clear" w:color="auto" w:fill="auto"/>
          </w:tcPr>
          <w:p w14:paraId="7927C864" w14:textId="744E71F0" w:rsidR="00C869A5" w:rsidRPr="000064CB" w:rsidRDefault="00C869A5" w:rsidP="00C869A5">
            <w:pPr>
              <w:pStyle w:val="acctmergecolhdg"/>
              <w:tabs>
                <w:tab w:val="left" w:pos="656"/>
              </w:tabs>
              <w:spacing w:line="220" w:lineRule="exact"/>
              <w:ind w:left="-79" w:right="-68"/>
              <w:rPr>
                <w:rFonts w:ascii="CordiaUPC" w:hAnsi="CordiaUPC" w:cs="CordiaUPC"/>
                <w:b w:val="0"/>
                <w:bCs/>
                <w:spacing w:val="-6"/>
                <w:sz w:val="26"/>
                <w:szCs w:val="26"/>
              </w:rPr>
            </w:pPr>
            <w:r w:rsidRPr="000064CB">
              <w:rPr>
                <w:rFonts w:ascii="CordiaUPC" w:hAnsi="CordiaUPC" w:cs="CordiaUPC" w:hint="cs"/>
                <w:b w:val="0"/>
                <w:bCs/>
                <w:spacing w:val="-6"/>
                <w:sz w:val="26"/>
                <w:szCs w:val="26"/>
              </w:rPr>
              <w:t>20</w:t>
            </w:r>
            <w:r>
              <w:rPr>
                <w:rFonts w:ascii="CordiaUPC" w:hAnsi="CordiaUPC" w:cs="CordiaUPC"/>
                <w:b w:val="0"/>
                <w:bCs/>
                <w:spacing w:val="-6"/>
                <w:sz w:val="26"/>
                <w:szCs w:val="26"/>
              </w:rPr>
              <w:t>20</w:t>
            </w:r>
          </w:p>
        </w:tc>
        <w:tc>
          <w:tcPr>
            <w:tcW w:w="270" w:type="dxa"/>
            <w:shd w:val="clear" w:color="auto" w:fill="auto"/>
          </w:tcPr>
          <w:p w14:paraId="063FAD27" w14:textId="77777777" w:rsidR="00C869A5" w:rsidRPr="000064CB" w:rsidRDefault="00C869A5" w:rsidP="00C869A5">
            <w:pPr>
              <w:pStyle w:val="acctmergecolhdg"/>
              <w:spacing w:line="220" w:lineRule="exact"/>
              <w:rPr>
                <w:rFonts w:ascii="CordiaUPC" w:hAnsi="CordiaUPC" w:cs="CordiaUPC"/>
                <w:b w:val="0"/>
                <w:bCs/>
                <w:sz w:val="26"/>
                <w:szCs w:val="26"/>
              </w:rPr>
            </w:pPr>
          </w:p>
        </w:tc>
        <w:tc>
          <w:tcPr>
            <w:tcW w:w="1170" w:type="dxa"/>
            <w:shd w:val="clear" w:color="auto" w:fill="auto"/>
            <w:vAlign w:val="bottom"/>
          </w:tcPr>
          <w:p w14:paraId="53E2585B" w14:textId="46603271" w:rsidR="00C869A5" w:rsidRPr="000064CB" w:rsidRDefault="00C869A5" w:rsidP="00C869A5">
            <w:pPr>
              <w:pStyle w:val="acctmergecolhdg"/>
              <w:spacing w:line="220" w:lineRule="exact"/>
              <w:ind w:left="-79" w:right="-79"/>
              <w:rPr>
                <w:rFonts w:ascii="CordiaUPC" w:hAnsi="CordiaUPC" w:cs="CordiaUPC"/>
                <w:b w:val="0"/>
                <w:bCs/>
                <w:sz w:val="26"/>
                <w:szCs w:val="26"/>
              </w:rPr>
            </w:pPr>
            <w:r w:rsidRPr="000064CB">
              <w:rPr>
                <w:rFonts w:ascii="CordiaUPC" w:hAnsi="CordiaUPC" w:cs="CordiaUPC" w:hint="cs"/>
                <w:b w:val="0"/>
                <w:bCs/>
                <w:sz w:val="26"/>
                <w:szCs w:val="26"/>
              </w:rPr>
              <w:t>202</w:t>
            </w:r>
            <w:r>
              <w:rPr>
                <w:rFonts w:ascii="CordiaUPC" w:hAnsi="CordiaUPC" w:cs="CordiaUPC"/>
                <w:b w:val="0"/>
                <w:bCs/>
                <w:sz w:val="26"/>
                <w:szCs w:val="26"/>
              </w:rPr>
              <w:t>1</w:t>
            </w:r>
          </w:p>
        </w:tc>
        <w:tc>
          <w:tcPr>
            <w:tcW w:w="270" w:type="dxa"/>
            <w:shd w:val="clear" w:color="auto" w:fill="auto"/>
          </w:tcPr>
          <w:p w14:paraId="2D6474D3" w14:textId="77777777" w:rsidR="00C869A5" w:rsidRPr="000064CB" w:rsidRDefault="00C869A5" w:rsidP="00C869A5">
            <w:pPr>
              <w:pStyle w:val="acctmergecolhdg"/>
              <w:spacing w:line="220" w:lineRule="exact"/>
              <w:ind w:left="-79" w:right="101"/>
              <w:rPr>
                <w:rFonts w:ascii="CordiaUPC" w:hAnsi="CordiaUPC" w:cs="CordiaUPC"/>
                <w:b w:val="0"/>
                <w:bCs/>
                <w:sz w:val="26"/>
                <w:szCs w:val="26"/>
              </w:rPr>
            </w:pPr>
          </w:p>
        </w:tc>
        <w:tc>
          <w:tcPr>
            <w:tcW w:w="1230" w:type="dxa"/>
            <w:shd w:val="clear" w:color="auto" w:fill="auto"/>
          </w:tcPr>
          <w:p w14:paraId="01E28D5C" w14:textId="7F1FD749" w:rsidR="00C869A5" w:rsidRPr="000064CB" w:rsidRDefault="00C869A5" w:rsidP="00C869A5">
            <w:pPr>
              <w:pStyle w:val="acctmergecolhdg"/>
              <w:tabs>
                <w:tab w:val="left" w:pos="656"/>
              </w:tabs>
              <w:spacing w:line="220" w:lineRule="exact"/>
              <w:ind w:left="-79" w:right="-68"/>
              <w:rPr>
                <w:rFonts w:ascii="CordiaUPC" w:hAnsi="CordiaUPC" w:cs="CordiaUPC"/>
                <w:b w:val="0"/>
                <w:bCs/>
                <w:spacing w:val="-6"/>
                <w:sz w:val="26"/>
                <w:szCs w:val="26"/>
              </w:rPr>
            </w:pPr>
            <w:r w:rsidRPr="000064CB">
              <w:rPr>
                <w:rFonts w:ascii="CordiaUPC" w:hAnsi="CordiaUPC" w:cs="CordiaUPC" w:hint="cs"/>
                <w:b w:val="0"/>
                <w:bCs/>
                <w:spacing w:val="-6"/>
                <w:sz w:val="26"/>
                <w:szCs w:val="26"/>
              </w:rPr>
              <w:t>20</w:t>
            </w:r>
            <w:r>
              <w:rPr>
                <w:rFonts w:ascii="CordiaUPC" w:hAnsi="CordiaUPC" w:cs="CordiaUPC"/>
                <w:b w:val="0"/>
                <w:bCs/>
                <w:spacing w:val="-6"/>
                <w:sz w:val="26"/>
                <w:szCs w:val="26"/>
              </w:rPr>
              <w:t>20</w:t>
            </w:r>
          </w:p>
        </w:tc>
      </w:tr>
      <w:tr w:rsidR="00C869A5" w:rsidRPr="000064CB" w14:paraId="7863839F" w14:textId="77777777" w:rsidTr="00AB4947">
        <w:trPr>
          <w:trHeight w:val="187"/>
        </w:trPr>
        <w:tc>
          <w:tcPr>
            <w:tcW w:w="3690" w:type="dxa"/>
          </w:tcPr>
          <w:p w14:paraId="33FD41D8" w14:textId="77777777" w:rsidR="00C869A5" w:rsidRPr="000064CB" w:rsidRDefault="00C869A5" w:rsidP="00C869A5">
            <w:pPr>
              <w:spacing w:line="220" w:lineRule="exact"/>
              <w:rPr>
                <w:rFonts w:ascii="CordiaUPC" w:hAnsi="CordiaUPC" w:cs="CordiaUPC"/>
                <w:b/>
                <w:bCs/>
                <w:color w:val="000000"/>
                <w:sz w:val="26"/>
                <w:szCs w:val="26"/>
                <w:lang w:val="en-US"/>
              </w:rPr>
            </w:pPr>
          </w:p>
        </w:tc>
        <w:tc>
          <w:tcPr>
            <w:tcW w:w="5640" w:type="dxa"/>
            <w:gridSpan w:val="7"/>
          </w:tcPr>
          <w:p w14:paraId="15D3C61A" w14:textId="77777777" w:rsidR="00C869A5" w:rsidRPr="000064CB" w:rsidRDefault="00C869A5" w:rsidP="00C869A5">
            <w:pPr>
              <w:pStyle w:val="acctfourfigures"/>
              <w:tabs>
                <w:tab w:val="clear" w:pos="765"/>
              </w:tabs>
              <w:spacing w:line="220" w:lineRule="exact"/>
              <w:ind w:left="-108" w:right="-88"/>
              <w:jc w:val="center"/>
              <w:rPr>
                <w:rFonts w:ascii="CordiaUPC" w:hAnsi="CordiaUPC" w:cs="CordiaUPC"/>
                <w:i/>
                <w:iCs/>
                <w:snapToGrid w:val="0"/>
                <w:sz w:val="26"/>
                <w:szCs w:val="26"/>
                <w:lang w:val="en-US" w:eastAsia="th-TH" w:bidi="th-TH"/>
              </w:rPr>
            </w:pPr>
            <w:r w:rsidRPr="000064CB">
              <w:rPr>
                <w:rFonts w:ascii="CordiaUPC" w:hAnsi="CordiaUPC" w:cs="CordiaUPC" w:hint="cs"/>
                <w:i/>
                <w:iCs/>
                <w:snapToGrid w:val="0"/>
                <w:sz w:val="26"/>
                <w:szCs w:val="26"/>
                <w:lang w:val="en-US" w:eastAsia="th-TH" w:bidi="th-TH"/>
              </w:rPr>
              <w:t>(in million Baht)</w:t>
            </w:r>
          </w:p>
        </w:tc>
      </w:tr>
      <w:tr w:rsidR="00252759" w:rsidRPr="000064CB" w14:paraId="044F8AD8" w14:textId="77777777" w:rsidTr="00AB4947">
        <w:trPr>
          <w:trHeight w:val="182"/>
        </w:trPr>
        <w:tc>
          <w:tcPr>
            <w:tcW w:w="3690" w:type="dxa"/>
          </w:tcPr>
          <w:p w14:paraId="1CBD6319" w14:textId="68B9415D" w:rsidR="00252759" w:rsidRPr="000064CB" w:rsidRDefault="00252759" w:rsidP="00252759">
            <w:pPr>
              <w:spacing w:line="22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Property development and construction</w:t>
            </w:r>
          </w:p>
        </w:tc>
        <w:tc>
          <w:tcPr>
            <w:tcW w:w="1170" w:type="dxa"/>
          </w:tcPr>
          <w:p w14:paraId="288F8522" w14:textId="71F77927" w:rsidR="00252759" w:rsidRPr="000064CB" w:rsidRDefault="00252759" w:rsidP="00252759">
            <w:pPr>
              <w:pStyle w:val="acctfourfigures"/>
              <w:tabs>
                <w:tab w:val="clear" w:pos="765"/>
                <w:tab w:val="decimal" w:pos="653"/>
              </w:tabs>
              <w:spacing w:line="220" w:lineRule="exact"/>
              <w:ind w:left="-79" w:right="-198"/>
              <w:rPr>
                <w:rFonts w:ascii="CordiaUPC" w:hAnsi="CordiaUPC" w:cs="CordiaUPC"/>
                <w:sz w:val="26"/>
                <w:szCs w:val="26"/>
              </w:rPr>
            </w:pPr>
            <w:r>
              <w:rPr>
                <w:rFonts w:ascii="CordiaUPC" w:hAnsi="CordiaUPC" w:cs="CordiaUPC"/>
                <w:sz w:val="26"/>
                <w:szCs w:val="26"/>
                <w:lang w:val="en-US" w:bidi="th-TH"/>
              </w:rPr>
              <w:t>4</w:t>
            </w:r>
          </w:p>
        </w:tc>
        <w:tc>
          <w:tcPr>
            <w:tcW w:w="270" w:type="dxa"/>
          </w:tcPr>
          <w:p w14:paraId="24F33508" w14:textId="77777777" w:rsidR="00252759" w:rsidRPr="000064CB" w:rsidRDefault="00252759" w:rsidP="00252759">
            <w:pPr>
              <w:pStyle w:val="acctfourfigures"/>
              <w:tabs>
                <w:tab w:val="clear" w:pos="765"/>
              </w:tabs>
              <w:spacing w:line="220" w:lineRule="exact"/>
              <w:ind w:left="-108" w:right="-88"/>
              <w:rPr>
                <w:rFonts w:ascii="CordiaUPC" w:hAnsi="CordiaUPC" w:cs="CordiaUPC"/>
                <w:sz w:val="26"/>
                <w:szCs w:val="26"/>
              </w:rPr>
            </w:pPr>
          </w:p>
        </w:tc>
        <w:tc>
          <w:tcPr>
            <w:tcW w:w="1260" w:type="dxa"/>
          </w:tcPr>
          <w:p w14:paraId="214638EB" w14:textId="4E475112" w:rsidR="00252759" w:rsidRPr="000064CB" w:rsidRDefault="00252759" w:rsidP="00252759">
            <w:pPr>
              <w:pStyle w:val="acctfourfigures"/>
              <w:tabs>
                <w:tab w:val="clear" w:pos="765"/>
                <w:tab w:val="decimal" w:pos="882"/>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c>
          <w:tcPr>
            <w:tcW w:w="270" w:type="dxa"/>
          </w:tcPr>
          <w:p w14:paraId="1E024E03"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sz w:val="26"/>
                <w:szCs w:val="26"/>
              </w:rPr>
            </w:pPr>
          </w:p>
        </w:tc>
        <w:tc>
          <w:tcPr>
            <w:tcW w:w="1170" w:type="dxa"/>
          </w:tcPr>
          <w:p w14:paraId="59779D3C" w14:textId="544ADCE7" w:rsidR="00252759" w:rsidRPr="000064CB" w:rsidRDefault="00252759" w:rsidP="00252759">
            <w:pPr>
              <w:pStyle w:val="acctfourfigures"/>
              <w:tabs>
                <w:tab w:val="clear" w:pos="765"/>
                <w:tab w:val="decimal" w:pos="653"/>
              </w:tabs>
              <w:spacing w:line="220" w:lineRule="exact"/>
              <w:ind w:left="-79" w:right="-198"/>
              <w:rPr>
                <w:rFonts w:ascii="CordiaUPC" w:hAnsi="CordiaUPC" w:cs="CordiaUPC"/>
                <w:sz w:val="26"/>
                <w:szCs w:val="26"/>
              </w:rPr>
            </w:pPr>
            <w:r>
              <w:rPr>
                <w:rFonts w:ascii="CordiaUPC" w:hAnsi="CordiaUPC" w:cs="CordiaUPC"/>
                <w:sz w:val="26"/>
                <w:szCs w:val="26"/>
                <w:lang w:val="en-US" w:bidi="th-TH"/>
              </w:rPr>
              <w:t>4</w:t>
            </w:r>
          </w:p>
        </w:tc>
        <w:tc>
          <w:tcPr>
            <w:tcW w:w="270" w:type="dxa"/>
          </w:tcPr>
          <w:p w14:paraId="5CD7DFF6"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sz w:val="26"/>
                <w:szCs w:val="26"/>
              </w:rPr>
            </w:pPr>
          </w:p>
        </w:tc>
        <w:tc>
          <w:tcPr>
            <w:tcW w:w="1230" w:type="dxa"/>
          </w:tcPr>
          <w:p w14:paraId="60B7C00D" w14:textId="2D020D8F" w:rsidR="00252759" w:rsidRPr="000064CB" w:rsidRDefault="00252759" w:rsidP="00252759">
            <w:pPr>
              <w:pStyle w:val="acctfourfigures"/>
              <w:tabs>
                <w:tab w:val="clear" w:pos="765"/>
                <w:tab w:val="decimal" w:pos="876"/>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r>
      <w:tr w:rsidR="00252759" w:rsidRPr="000064CB" w14:paraId="4808783C" w14:textId="77777777" w:rsidTr="00AB4947">
        <w:trPr>
          <w:trHeight w:val="187"/>
        </w:trPr>
        <w:tc>
          <w:tcPr>
            <w:tcW w:w="3690" w:type="dxa"/>
          </w:tcPr>
          <w:p w14:paraId="7A8E24F5" w14:textId="77777777" w:rsidR="00252759" w:rsidRPr="000064CB" w:rsidRDefault="00252759" w:rsidP="00252759">
            <w:pPr>
              <w:spacing w:line="220" w:lineRule="exact"/>
              <w:rPr>
                <w:rFonts w:ascii="CordiaUPC" w:hAnsi="CordiaUPC" w:cs="CordiaUPC"/>
                <w:color w:val="000000"/>
                <w:sz w:val="26"/>
                <w:szCs w:val="26"/>
                <w:lang w:val="en-US"/>
              </w:rPr>
            </w:pPr>
            <w:r w:rsidRPr="000064CB">
              <w:rPr>
                <w:rFonts w:ascii="CordiaUPC" w:hAnsi="CordiaUPC" w:cs="CordiaUPC" w:hint="cs"/>
                <w:color w:val="000000"/>
                <w:sz w:val="26"/>
                <w:szCs w:val="26"/>
                <w:lang w:val="en-US"/>
              </w:rPr>
              <w:t>Public utilities and services</w:t>
            </w:r>
          </w:p>
        </w:tc>
        <w:tc>
          <w:tcPr>
            <w:tcW w:w="1170" w:type="dxa"/>
          </w:tcPr>
          <w:p w14:paraId="3A2CB674" w14:textId="3DEFBE4F" w:rsidR="00252759" w:rsidRPr="000064CB" w:rsidRDefault="00252759" w:rsidP="00252759">
            <w:pPr>
              <w:pStyle w:val="acctfourfigures"/>
              <w:tabs>
                <w:tab w:val="clear" w:pos="765"/>
                <w:tab w:val="decimal" w:pos="653"/>
              </w:tabs>
              <w:spacing w:line="220" w:lineRule="exact"/>
              <w:ind w:left="-79" w:right="-198"/>
              <w:rPr>
                <w:rFonts w:ascii="CordiaUPC" w:hAnsi="CordiaUPC" w:cs="CordiaUPC"/>
                <w:sz w:val="26"/>
                <w:szCs w:val="26"/>
              </w:rPr>
            </w:pPr>
            <w:r>
              <w:rPr>
                <w:rFonts w:ascii="CordiaUPC" w:hAnsi="CordiaUPC" w:cs="CordiaUPC"/>
                <w:sz w:val="26"/>
                <w:szCs w:val="26"/>
                <w:lang w:val="en-US"/>
              </w:rPr>
              <w:t>108</w:t>
            </w:r>
          </w:p>
        </w:tc>
        <w:tc>
          <w:tcPr>
            <w:tcW w:w="270" w:type="dxa"/>
          </w:tcPr>
          <w:p w14:paraId="606045E6" w14:textId="77777777" w:rsidR="00252759" w:rsidRPr="000064CB" w:rsidRDefault="00252759" w:rsidP="00252759">
            <w:pPr>
              <w:pStyle w:val="acctfourfigures"/>
              <w:tabs>
                <w:tab w:val="clear" w:pos="765"/>
              </w:tabs>
              <w:spacing w:line="220" w:lineRule="exact"/>
              <w:ind w:left="-108" w:right="-88"/>
              <w:rPr>
                <w:rFonts w:ascii="CordiaUPC" w:hAnsi="CordiaUPC" w:cs="CordiaUPC"/>
                <w:sz w:val="26"/>
                <w:szCs w:val="26"/>
              </w:rPr>
            </w:pPr>
          </w:p>
        </w:tc>
        <w:tc>
          <w:tcPr>
            <w:tcW w:w="1260" w:type="dxa"/>
          </w:tcPr>
          <w:p w14:paraId="68666683" w14:textId="4DBEA898" w:rsidR="00252759" w:rsidRPr="000064CB" w:rsidRDefault="00252759" w:rsidP="00252759">
            <w:pPr>
              <w:pStyle w:val="acctfourfigures"/>
              <w:tabs>
                <w:tab w:val="clear" w:pos="765"/>
                <w:tab w:val="decimal" w:pos="882"/>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c>
          <w:tcPr>
            <w:tcW w:w="270" w:type="dxa"/>
          </w:tcPr>
          <w:p w14:paraId="3B77A740"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sz w:val="26"/>
                <w:szCs w:val="26"/>
              </w:rPr>
            </w:pPr>
          </w:p>
        </w:tc>
        <w:tc>
          <w:tcPr>
            <w:tcW w:w="1170" w:type="dxa"/>
          </w:tcPr>
          <w:p w14:paraId="78581F28" w14:textId="57095B84" w:rsidR="00252759" w:rsidRPr="000064CB" w:rsidRDefault="00252759" w:rsidP="00252759">
            <w:pPr>
              <w:pStyle w:val="acctfourfigures"/>
              <w:tabs>
                <w:tab w:val="clear" w:pos="765"/>
                <w:tab w:val="decimal" w:pos="653"/>
              </w:tabs>
              <w:spacing w:line="220" w:lineRule="exact"/>
              <w:ind w:left="-79" w:right="-198"/>
              <w:rPr>
                <w:rFonts w:ascii="CordiaUPC" w:hAnsi="CordiaUPC" w:cs="CordiaUPC"/>
                <w:sz w:val="26"/>
                <w:szCs w:val="26"/>
              </w:rPr>
            </w:pPr>
            <w:r>
              <w:rPr>
                <w:rFonts w:ascii="CordiaUPC" w:hAnsi="CordiaUPC" w:cs="CordiaUPC"/>
                <w:sz w:val="26"/>
                <w:szCs w:val="26"/>
                <w:lang w:val="en-US"/>
              </w:rPr>
              <w:t>108</w:t>
            </w:r>
          </w:p>
        </w:tc>
        <w:tc>
          <w:tcPr>
            <w:tcW w:w="270" w:type="dxa"/>
          </w:tcPr>
          <w:p w14:paraId="67B04AB9"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sz w:val="26"/>
                <w:szCs w:val="26"/>
              </w:rPr>
            </w:pPr>
          </w:p>
        </w:tc>
        <w:tc>
          <w:tcPr>
            <w:tcW w:w="1230" w:type="dxa"/>
          </w:tcPr>
          <w:p w14:paraId="712F8B86" w14:textId="1A6F5648" w:rsidR="00252759" w:rsidRPr="000064CB" w:rsidRDefault="00252759" w:rsidP="00252759">
            <w:pPr>
              <w:pStyle w:val="acctfourfigures"/>
              <w:tabs>
                <w:tab w:val="clear" w:pos="765"/>
                <w:tab w:val="decimal" w:pos="876"/>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r>
      <w:tr w:rsidR="00252759" w:rsidRPr="000064CB" w14:paraId="7ACD8449" w14:textId="77777777" w:rsidTr="00AB4947">
        <w:trPr>
          <w:trHeight w:val="70"/>
        </w:trPr>
        <w:tc>
          <w:tcPr>
            <w:tcW w:w="3690" w:type="dxa"/>
          </w:tcPr>
          <w:p w14:paraId="07F966A6" w14:textId="77777777" w:rsidR="00252759" w:rsidRPr="000064CB" w:rsidRDefault="00252759" w:rsidP="00252759">
            <w:pPr>
              <w:spacing w:line="220" w:lineRule="exact"/>
              <w:rPr>
                <w:rFonts w:ascii="CordiaUPC" w:hAnsi="CordiaUPC" w:cs="CordiaUPC"/>
                <w:color w:val="000000"/>
                <w:sz w:val="26"/>
                <w:szCs w:val="26"/>
                <w:cs/>
                <w:lang w:val="en-US" w:bidi="th-TH"/>
              </w:rPr>
            </w:pPr>
            <w:r w:rsidRPr="000064CB">
              <w:rPr>
                <w:rFonts w:ascii="CordiaUPC" w:hAnsi="CordiaUPC" w:cs="CordiaUPC" w:hint="cs"/>
                <w:color w:val="000000"/>
                <w:sz w:val="26"/>
                <w:szCs w:val="26"/>
                <w:lang w:val="en-US"/>
              </w:rPr>
              <w:t>Mutual funds and financial services</w:t>
            </w:r>
          </w:p>
        </w:tc>
        <w:tc>
          <w:tcPr>
            <w:tcW w:w="1170" w:type="dxa"/>
            <w:vAlign w:val="bottom"/>
          </w:tcPr>
          <w:p w14:paraId="05E3A169" w14:textId="3164C154" w:rsidR="00252759" w:rsidRPr="000064CB" w:rsidRDefault="00252759" w:rsidP="00252759">
            <w:pPr>
              <w:pStyle w:val="acctfourfigures"/>
              <w:tabs>
                <w:tab w:val="clear" w:pos="765"/>
                <w:tab w:val="decimal" w:pos="653"/>
              </w:tabs>
              <w:spacing w:line="220" w:lineRule="exact"/>
              <w:ind w:left="-79" w:right="-198"/>
              <w:rPr>
                <w:rFonts w:ascii="CordiaUPC" w:hAnsi="CordiaUPC" w:cs="CordiaUPC"/>
                <w:sz w:val="26"/>
                <w:szCs w:val="26"/>
              </w:rPr>
            </w:pPr>
            <w:r>
              <w:rPr>
                <w:rFonts w:ascii="CordiaUPC" w:hAnsi="CordiaUPC" w:cs="CordiaUPC"/>
                <w:sz w:val="26"/>
                <w:szCs w:val="26"/>
                <w:lang w:val="en-US"/>
              </w:rPr>
              <w:t>246</w:t>
            </w:r>
          </w:p>
        </w:tc>
        <w:tc>
          <w:tcPr>
            <w:tcW w:w="270" w:type="dxa"/>
          </w:tcPr>
          <w:p w14:paraId="08B3E7FA" w14:textId="77777777" w:rsidR="00252759" w:rsidRPr="000064CB" w:rsidRDefault="00252759" w:rsidP="00252759">
            <w:pPr>
              <w:pStyle w:val="acctfourfigures"/>
              <w:tabs>
                <w:tab w:val="clear" w:pos="765"/>
              </w:tabs>
              <w:spacing w:line="220" w:lineRule="exact"/>
              <w:ind w:left="-108" w:right="-88"/>
              <w:rPr>
                <w:rFonts w:ascii="CordiaUPC" w:hAnsi="CordiaUPC" w:cs="CordiaUPC"/>
                <w:sz w:val="26"/>
                <w:szCs w:val="26"/>
              </w:rPr>
            </w:pPr>
          </w:p>
        </w:tc>
        <w:tc>
          <w:tcPr>
            <w:tcW w:w="1260" w:type="dxa"/>
            <w:vAlign w:val="bottom"/>
          </w:tcPr>
          <w:p w14:paraId="78D72973" w14:textId="67892022" w:rsidR="00252759" w:rsidRPr="000064CB" w:rsidRDefault="00252759" w:rsidP="00252759">
            <w:pPr>
              <w:pStyle w:val="acctfourfigures"/>
              <w:tabs>
                <w:tab w:val="clear" w:pos="765"/>
                <w:tab w:val="decimal" w:pos="882"/>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199</w:t>
            </w:r>
          </w:p>
        </w:tc>
        <w:tc>
          <w:tcPr>
            <w:tcW w:w="270" w:type="dxa"/>
          </w:tcPr>
          <w:p w14:paraId="715E137D"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sz w:val="26"/>
                <w:szCs w:val="26"/>
              </w:rPr>
            </w:pPr>
          </w:p>
        </w:tc>
        <w:tc>
          <w:tcPr>
            <w:tcW w:w="1170" w:type="dxa"/>
            <w:vAlign w:val="bottom"/>
          </w:tcPr>
          <w:p w14:paraId="411EA636" w14:textId="1D08A960" w:rsidR="00252759" w:rsidRPr="000064CB" w:rsidRDefault="00252759" w:rsidP="00252759">
            <w:pPr>
              <w:pStyle w:val="acctfourfigures"/>
              <w:tabs>
                <w:tab w:val="clear" w:pos="765"/>
                <w:tab w:val="decimal" w:pos="653"/>
              </w:tabs>
              <w:spacing w:line="220" w:lineRule="exact"/>
              <w:ind w:left="-79" w:right="-198"/>
              <w:rPr>
                <w:rFonts w:ascii="CordiaUPC" w:hAnsi="CordiaUPC" w:cs="CordiaUPC"/>
                <w:sz w:val="26"/>
                <w:szCs w:val="26"/>
              </w:rPr>
            </w:pPr>
            <w:r>
              <w:rPr>
                <w:rFonts w:ascii="CordiaUPC" w:hAnsi="CordiaUPC" w:cs="CordiaUPC"/>
                <w:sz w:val="26"/>
                <w:szCs w:val="26"/>
                <w:lang w:val="en-US"/>
              </w:rPr>
              <w:t>245</w:t>
            </w:r>
          </w:p>
        </w:tc>
        <w:tc>
          <w:tcPr>
            <w:tcW w:w="270" w:type="dxa"/>
          </w:tcPr>
          <w:p w14:paraId="4FDB2C93"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sz w:val="26"/>
                <w:szCs w:val="26"/>
              </w:rPr>
            </w:pPr>
          </w:p>
        </w:tc>
        <w:tc>
          <w:tcPr>
            <w:tcW w:w="1230" w:type="dxa"/>
            <w:vAlign w:val="bottom"/>
          </w:tcPr>
          <w:p w14:paraId="2649DDC5" w14:textId="0F1DF0C4" w:rsidR="00252759" w:rsidRPr="000064CB" w:rsidRDefault="00252759" w:rsidP="00252759">
            <w:pPr>
              <w:pStyle w:val="acctfourfigures"/>
              <w:tabs>
                <w:tab w:val="clear" w:pos="765"/>
                <w:tab w:val="decimal" w:pos="876"/>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198</w:t>
            </w:r>
          </w:p>
        </w:tc>
      </w:tr>
      <w:tr w:rsidR="00252759" w:rsidRPr="000064CB" w14:paraId="6F285262" w14:textId="77777777" w:rsidTr="00495FA4">
        <w:trPr>
          <w:trHeight w:val="187"/>
        </w:trPr>
        <w:tc>
          <w:tcPr>
            <w:tcW w:w="3690" w:type="dxa"/>
          </w:tcPr>
          <w:p w14:paraId="3958EDCA" w14:textId="77777777" w:rsidR="00252759" w:rsidRPr="000064CB" w:rsidRDefault="00252759" w:rsidP="00252759">
            <w:pPr>
              <w:spacing w:line="220" w:lineRule="exact"/>
              <w:rPr>
                <w:rFonts w:ascii="CordiaUPC" w:hAnsi="CordiaUPC" w:cs="CordiaUPC"/>
                <w:color w:val="000000"/>
                <w:sz w:val="26"/>
                <w:szCs w:val="26"/>
              </w:rPr>
            </w:pPr>
            <w:r w:rsidRPr="000064CB">
              <w:rPr>
                <w:rFonts w:ascii="CordiaUPC" w:hAnsi="CordiaUPC" w:cs="CordiaUPC" w:hint="cs"/>
                <w:color w:val="000000"/>
                <w:sz w:val="26"/>
                <w:szCs w:val="26"/>
              </w:rPr>
              <w:t>Others</w:t>
            </w:r>
          </w:p>
        </w:tc>
        <w:tc>
          <w:tcPr>
            <w:tcW w:w="1170" w:type="dxa"/>
            <w:tcBorders>
              <w:bottom w:val="single" w:sz="2" w:space="0" w:color="auto"/>
            </w:tcBorders>
            <w:vAlign w:val="bottom"/>
          </w:tcPr>
          <w:p w14:paraId="23A72F3C" w14:textId="01598B30" w:rsidR="00252759" w:rsidRPr="000064CB" w:rsidRDefault="00252759" w:rsidP="00252759">
            <w:pPr>
              <w:pStyle w:val="acctfourfigures"/>
              <w:tabs>
                <w:tab w:val="clear" w:pos="765"/>
                <w:tab w:val="decimal" w:pos="653"/>
              </w:tabs>
              <w:spacing w:line="220" w:lineRule="exact"/>
              <w:ind w:left="-79" w:right="-198"/>
              <w:rPr>
                <w:rFonts w:ascii="CordiaUPC" w:hAnsi="CordiaUPC" w:cs="CordiaUPC"/>
                <w:sz w:val="26"/>
                <w:szCs w:val="26"/>
              </w:rPr>
            </w:pPr>
            <w:r>
              <w:rPr>
                <w:rFonts w:ascii="CordiaUPC" w:hAnsi="CordiaUPC" w:cs="CordiaUPC"/>
                <w:sz w:val="26"/>
                <w:szCs w:val="26"/>
                <w:lang w:val="en-US"/>
              </w:rPr>
              <w:t>2</w:t>
            </w:r>
          </w:p>
        </w:tc>
        <w:tc>
          <w:tcPr>
            <w:tcW w:w="270" w:type="dxa"/>
          </w:tcPr>
          <w:p w14:paraId="5FCBC3E5" w14:textId="77777777" w:rsidR="00252759" w:rsidRPr="000064CB" w:rsidRDefault="00252759" w:rsidP="00252759">
            <w:pPr>
              <w:pStyle w:val="acctfourfigures"/>
              <w:tabs>
                <w:tab w:val="clear" w:pos="765"/>
              </w:tabs>
              <w:spacing w:line="220" w:lineRule="exact"/>
              <w:ind w:left="-108" w:right="-88"/>
              <w:rPr>
                <w:rFonts w:ascii="CordiaUPC" w:hAnsi="CordiaUPC" w:cs="CordiaUPC"/>
                <w:sz w:val="26"/>
                <w:szCs w:val="26"/>
                <w:lang w:bidi="th-TH"/>
              </w:rPr>
            </w:pPr>
          </w:p>
        </w:tc>
        <w:tc>
          <w:tcPr>
            <w:tcW w:w="1260" w:type="dxa"/>
            <w:tcBorders>
              <w:bottom w:val="single" w:sz="2" w:space="0" w:color="auto"/>
            </w:tcBorders>
            <w:vAlign w:val="bottom"/>
          </w:tcPr>
          <w:p w14:paraId="272723C0" w14:textId="05FC835E" w:rsidR="00252759" w:rsidRPr="000064CB" w:rsidRDefault="00252759" w:rsidP="00252759">
            <w:pPr>
              <w:pStyle w:val="acctfourfigures"/>
              <w:tabs>
                <w:tab w:val="clear" w:pos="765"/>
                <w:tab w:val="decimal" w:pos="882"/>
              </w:tabs>
              <w:spacing w:line="220" w:lineRule="exact"/>
              <w:ind w:left="-79" w:right="-198"/>
              <w:rPr>
                <w:rFonts w:ascii="CordiaUPC" w:hAnsi="CordiaUPC" w:cs="CordiaUPC"/>
                <w:sz w:val="26"/>
                <w:szCs w:val="26"/>
                <w:lang w:val="en-US"/>
              </w:rPr>
            </w:pPr>
            <w:r w:rsidRPr="000064CB">
              <w:rPr>
                <w:rFonts w:ascii="CordiaUPC" w:hAnsi="CordiaUPC" w:cs="CordiaUPC" w:hint="cs"/>
                <w:sz w:val="26"/>
                <w:szCs w:val="26"/>
                <w:lang w:val="en-US"/>
              </w:rPr>
              <w:t>3</w:t>
            </w:r>
          </w:p>
        </w:tc>
        <w:tc>
          <w:tcPr>
            <w:tcW w:w="270" w:type="dxa"/>
          </w:tcPr>
          <w:p w14:paraId="23934462"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sz w:val="26"/>
                <w:szCs w:val="26"/>
              </w:rPr>
            </w:pPr>
          </w:p>
        </w:tc>
        <w:tc>
          <w:tcPr>
            <w:tcW w:w="1170" w:type="dxa"/>
            <w:tcBorders>
              <w:bottom w:val="single" w:sz="2" w:space="0" w:color="auto"/>
            </w:tcBorders>
            <w:vAlign w:val="bottom"/>
          </w:tcPr>
          <w:p w14:paraId="63B32FF4" w14:textId="70569A38" w:rsidR="00252759" w:rsidRPr="000064CB" w:rsidRDefault="00252759" w:rsidP="00252759">
            <w:pPr>
              <w:pStyle w:val="acctfourfigures"/>
              <w:tabs>
                <w:tab w:val="clear" w:pos="765"/>
                <w:tab w:val="decimal" w:pos="653"/>
              </w:tabs>
              <w:spacing w:line="220" w:lineRule="exact"/>
              <w:ind w:left="-79" w:right="-198"/>
              <w:rPr>
                <w:rFonts w:ascii="CordiaUPC" w:hAnsi="CordiaUPC" w:cs="CordiaUPC"/>
                <w:sz w:val="26"/>
                <w:szCs w:val="26"/>
              </w:rPr>
            </w:pPr>
            <w:r>
              <w:rPr>
                <w:rFonts w:ascii="CordiaUPC" w:hAnsi="CordiaUPC" w:cs="CordiaUPC"/>
                <w:sz w:val="26"/>
                <w:szCs w:val="26"/>
                <w:lang w:val="en-US"/>
              </w:rPr>
              <w:t>2</w:t>
            </w:r>
          </w:p>
        </w:tc>
        <w:tc>
          <w:tcPr>
            <w:tcW w:w="270" w:type="dxa"/>
          </w:tcPr>
          <w:p w14:paraId="6C438100"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sz w:val="26"/>
                <w:szCs w:val="26"/>
              </w:rPr>
            </w:pPr>
          </w:p>
        </w:tc>
        <w:tc>
          <w:tcPr>
            <w:tcW w:w="1230" w:type="dxa"/>
            <w:tcBorders>
              <w:bottom w:val="single" w:sz="2" w:space="0" w:color="auto"/>
            </w:tcBorders>
            <w:vAlign w:val="bottom"/>
          </w:tcPr>
          <w:p w14:paraId="74B8C346" w14:textId="41459974" w:rsidR="00252759" w:rsidRPr="000064CB" w:rsidRDefault="00252759" w:rsidP="00252759">
            <w:pPr>
              <w:pStyle w:val="acctfourfigures"/>
              <w:tabs>
                <w:tab w:val="clear" w:pos="765"/>
                <w:tab w:val="decimal" w:pos="876"/>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3</w:t>
            </w:r>
          </w:p>
        </w:tc>
      </w:tr>
      <w:tr w:rsidR="00252759" w:rsidRPr="000064CB" w14:paraId="4B693BD5" w14:textId="77777777" w:rsidTr="00495FA4">
        <w:trPr>
          <w:trHeight w:val="60"/>
        </w:trPr>
        <w:tc>
          <w:tcPr>
            <w:tcW w:w="3690" w:type="dxa"/>
            <w:vAlign w:val="bottom"/>
          </w:tcPr>
          <w:p w14:paraId="453FCBC9" w14:textId="17E4E566" w:rsidR="00252759" w:rsidRPr="000064CB" w:rsidRDefault="00252759" w:rsidP="00252759">
            <w:pPr>
              <w:spacing w:line="220" w:lineRule="exact"/>
              <w:rPr>
                <w:rFonts w:ascii="CordiaUPC" w:hAnsi="CordiaUPC" w:cs="CordiaUPC"/>
                <w:b/>
                <w:bCs/>
                <w:color w:val="000000"/>
                <w:sz w:val="26"/>
                <w:szCs w:val="26"/>
              </w:rPr>
            </w:pPr>
            <w:r>
              <w:rPr>
                <w:rFonts w:ascii="CordiaUPC" w:hAnsi="CordiaUPC" w:cs="CordiaUPC"/>
                <w:b/>
                <w:bCs/>
                <w:color w:val="000000"/>
                <w:sz w:val="26"/>
                <w:szCs w:val="26"/>
              </w:rPr>
              <w:t>Total investments</w:t>
            </w:r>
          </w:p>
        </w:tc>
        <w:tc>
          <w:tcPr>
            <w:tcW w:w="1170" w:type="dxa"/>
            <w:tcBorders>
              <w:top w:val="single" w:sz="2" w:space="0" w:color="auto"/>
              <w:bottom w:val="double" w:sz="4" w:space="0" w:color="auto"/>
            </w:tcBorders>
            <w:vAlign w:val="bottom"/>
          </w:tcPr>
          <w:p w14:paraId="3B79C665" w14:textId="633D517B" w:rsidR="00252759" w:rsidRPr="000064CB" w:rsidRDefault="00252759" w:rsidP="00252759">
            <w:pPr>
              <w:pStyle w:val="acctfourfigures"/>
              <w:tabs>
                <w:tab w:val="clear" w:pos="765"/>
                <w:tab w:val="decimal" w:pos="653"/>
              </w:tabs>
              <w:spacing w:line="220" w:lineRule="exact"/>
              <w:ind w:left="-79" w:right="-198"/>
              <w:rPr>
                <w:rFonts w:ascii="CordiaUPC" w:hAnsi="CordiaUPC" w:cs="CordiaUPC"/>
                <w:b/>
                <w:bCs/>
                <w:sz w:val="26"/>
                <w:szCs w:val="26"/>
              </w:rPr>
            </w:pPr>
            <w:r>
              <w:rPr>
                <w:rFonts w:ascii="CordiaUPC" w:hAnsi="CordiaUPC" w:cs="CordiaUPC"/>
                <w:b/>
                <w:bCs/>
                <w:sz w:val="26"/>
                <w:szCs w:val="26"/>
                <w:lang w:val="en-US"/>
              </w:rPr>
              <w:t>360</w:t>
            </w:r>
          </w:p>
        </w:tc>
        <w:tc>
          <w:tcPr>
            <w:tcW w:w="270" w:type="dxa"/>
            <w:vAlign w:val="bottom"/>
          </w:tcPr>
          <w:p w14:paraId="49BCEB81" w14:textId="77777777" w:rsidR="00252759" w:rsidRPr="000064CB" w:rsidRDefault="00252759" w:rsidP="00252759">
            <w:pPr>
              <w:pStyle w:val="acctfourfigures"/>
              <w:tabs>
                <w:tab w:val="clear" w:pos="765"/>
              </w:tabs>
              <w:spacing w:line="220" w:lineRule="exact"/>
              <w:ind w:left="-108" w:right="-88"/>
              <w:rPr>
                <w:rFonts w:ascii="CordiaUPC" w:hAnsi="CordiaUPC" w:cs="CordiaUPC"/>
                <w:b/>
                <w:bCs/>
                <w:sz w:val="26"/>
                <w:szCs w:val="26"/>
              </w:rPr>
            </w:pPr>
          </w:p>
        </w:tc>
        <w:tc>
          <w:tcPr>
            <w:tcW w:w="1260" w:type="dxa"/>
            <w:tcBorders>
              <w:bottom w:val="double" w:sz="4" w:space="0" w:color="auto"/>
            </w:tcBorders>
            <w:vAlign w:val="bottom"/>
          </w:tcPr>
          <w:p w14:paraId="6FA39365" w14:textId="10AA91D3" w:rsidR="00252759" w:rsidRPr="000064CB" w:rsidRDefault="00252759" w:rsidP="00252759">
            <w:pPr>
              <w:pStyle w:val="acctfourfigures"/>
              <w:tabs>
                <w:tab w:val="clear" w:pos="765"/>
                <w:tab w:val="decimal" w:pos="882"/>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307</w:t>
            </w:r>
          </w:p>
        </w:tc>
        <w:tc>
          <w:tcPr>
            <w:tcW w:w="270" w:type="dxa"/>
          </w:tcPr>
          <w:p w14:paraId="715A7A3B"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b/>
                <w:bCs/>
                <w:sz w:val="26"/>
                <w:szCs w:val="26"/>
              </w:rPr>
            </w:pPr>
          </w:p>
        </w:tc>
        <w:tc>
          <w:tcPr>
            <w:tcW w:w="1170" w:type="dxa"/>
            <w:tcBorders>
              <w:top w:val="single" w:sz="2" w:space="0" w:color="auto"/>
              <w:bottom w:val="double" w:sz="4" w:space="0" w:color="auto"/>
            </w:tcBorders>
            <w:vAlign w:val="bottom"/>
          </w:tcPr>
          <w:p w14:paraId="3710230B" w14:textId="45674816" w:rsidR="00252759" w:rsidRPr="000064CB" w:rsidRDefault="00252759" w:rsidP="00252759">
            <w:pPr>
              <w:pStyle w:val="acctfourfigures"/>
              <w:tabs>
                <w:tab w:val="clear" w:pos="765"/>
                <w:tab w:val="decimal" w:pos="653"/>
              </w:tabs>
              <w:spacing w:line="220" w:lineRule="exact"/>
              <w:ind w:left="-79" w:right="-198"/>
              <w:rPr>
                <w:rFonts w:ascii="CordiaUPC" w:hAnsi="CordiaUPC" w:cs="CordiaUPC"/>
                <w:b/>
                <w:bCs/>
                <w:sz w:val="26"/>
                <w:szCs w:val="26"/>
              </w:rPr>
            </w:pPr>
            <w:r>
              <w:rPr>
                <w:rFonts w:ascii="CordiaUPC" w:hAnsi="CordiaUPC" w:cs="CordiaUPC"/>
                <w:b/>
                <w:bCs/>
                <w:sz w:val="26"/>
                <w:szCs w:val="26"/>
                <w:lang w:val="en-US"/>
              </w:rPr>
              <w:t>359</w:t>
            </w:r>
          </w:p>
        </w:tc>
        <w:tc>
          <w:tcPr>
            <w:tcW w:w="270" w:type="dxa"/>
          </w:tcPr>
          <w:p w14:paraId="011D2F59" w14:textId="77777777" w:rsidR="00252759" w:rsidRPr="000064CB" w:rsidRDefault="00252759" w:rsidP="00252759">
            <w:pPr>
              <w:pStyle w:val="acctfourfigures"/>
              <w:tabs>
                <w:tab w:val="clear" w:pos="765"/>
                <w:tab w:val="decimal" w:pos="1062"/>
              </w:tabs>
              <w:spacing w:line="220" w:lineRule="exact"/>
              <w:ind w:left="-79" w:right="-198"/>
              <w:rPr>
                <w:rFonts w:ascii="CordiaUPC" w:hAnsi="CordiaUPC" w:cs="CordiaUPC"/>
                <w:b/>
                <w:bCs/>
                <w:sz w:val="26"/>
                <w:szCs w:val="26"/>
              </w:rPr>
            </w:pPr>
          </w:p>
        </w:tc>
        <w:tc>
          <w:tcPr>
            <w:tcW w:w="1230" w:type="dxa"/>
            <w:tcBorders>
              <w:bottom w:val="double" w:sz="4" w:space="0" w:color="auto"/>
            </w:tcBorders>
            <w:vAlign w:val="bottom"/>
          </w:tcPr>
          <w:p w14:paraId="57AE0E58" w14:textId="4A0DB673" w:rsidR="00252759" w:rsidRPr="000064CB" w:rsidRDefault="00252759" w:rsidP="00252759">
            <w:pPr>
              <w:pStyle w:val="acctfourfigures"/>
              <w:tabs>
                <w:tab w:val="clear" w:pos="765"/>
                <w:tab w:val="decimal" w:pos="876"/>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306</w:t>
            </w:r>
          </w:p>
        </w:tc>
      </w:tr>
    </w:tbl>
    <w:p w14:paraId="74ABF19A" w14:textId="77777777" w:rsidR="00B32F0E" w:rsidRPr="000064CB" w:rsidRDefault="00B32F0E" w:rsidP="003C0B7A">
      <w:pPr>
        <w:pStyle w:val="index"/>
        <w:spacing w:after="0" w:line="240" w:lineRule="atLeast"/>
        <w:rPr>
          <w:rFonts w:ascii="CordiaUPC" w:hAnsi="CordiaUPC" w:cs="CordiaUPC"/>
          <w:sz w:val="26"/>
          <w:szCs w:val="26"/>
          <w:lang w:val="en-US" w:bidi="th-TH"/>
        </w:rPr>
      </w:pPr>
    </w:p>
    <w:p w14:paraId="154407C1" w14:textId="77777777" w:rsidR="005B5F30" w:rsidRPr="000064CB" w:rsidRDefault="005B5F30" w:rsidP="000064CB">
      <w:pPr>
        <w:spacing w:line="240" w:lineRule="atLeast"/>
        <w:ind w:left="547"/>
        <w:rPr>
          <w:rFonts w:ascii="CordiaUPC" w:eastAsia="Calibri" w:hAnsi="CordiaUPC" w:cs="CordiaUPC"/>
          <w:i/>
          <w:iCs/>
          <w:sz w:val="26"/>
          <w:szCs w:val="26"/>
          <w:lang w:val="en-US" w:bidi="th-TH"/>
        </w:rPr>
      </w:pPr>
      <w:r w:rsidRPr="000064CB">
        <w:rPr>
          <w:rFonts w:ascii="CordiaUPC" w:eastAsia="Calibri" w:hAnsi="CordiaUPC" w:cs="CordiaUPC" w:hint="cs"/>
          <w:i/>
          <w:iCs/>
          <w:sz w:val="26"/>
          <w:szCs w:val="26"/>
          <w:lang w:val="en-US" w:bidi="th-TH"/>
        </w:rPr>
        <w:t>Interest in unconsolidated structured entity arising in the normal business</w:t>
      </w:r>
    </w:p>
    <w:p w14:paraId="6DEA22B8" w14:textId="77777777" w:rsidR="005B5F30" w:rsidRPr="000064CB" w:rsidRDefault="005B5F30" w:rsidP="000064CB">
      <w:pPr>
        <w:spacing w:line="240" w:lineRule="atLeast"/>
        <w:ind w:left="547"/>
        <w:jc w:val="thaiDistribute"/>
        <w:rPr>
          <w:rFonts w:ascii="CordiaUPC" w:eastAsia="Calibri" w:hAnsi="CordiaUPC" w:cs="CordiaUPC"/>
          <w:sz w:val="26"/>
          <w:szCs w:val="26"/>
          <w:cs/>
          <w:lang w:val="en-US" w:bidi="th-TH"/>
        </w:rPr>
      </w:pPr>
    </w:p>
    <w:p w14:paraId="4A42E21B" w14:textId="6A629DB9" w:rsidR="005B5F30" w:rsidRPr="000064CB" w:rsidRDefault="005B5F30" w:rsidP="000064CB">
      <w:pPr>
        <w:spacing w:line="240" w:lineRule="atLeast"/>
        <w:ind w:left="547"/>
        <w:jc w:val="thaiDistribute"/>
        <w:rPr>
          <w:rFonts w:ascii="CordiaUPC" w:eastAsia="Calibri" w:hAnsi="CordiaUPC" w:cs="CordiaUPC"/>
          <w:sz w:val="26"/>
          <w:szCs w:val="26"/>
          <w:lang w:val="en-US" w:bidi="th-TH"/>
        </w:rPr>
      </w:pPr>
      <w:r w:rsidRPr="000064CB">
        <w:rPr>
          <w:rFonts w:ascii="CordiaUPC" w:eastAsia="Calibri" w:hAnsi="CordiaUPC" w:cs="CordiaUPC" w:hint="cs"/>
          <w:sz w:val="26"/>
          <w:szCs w:val="26"/>
          <w:lang w:val="en-US" w:bidi="th-TH"/>
        </w:rPr>
        <w:t xml:space="preserve">The Bank and its subsidiaries </w:t>
      </w:r>
      <w:r w:rsidR="00CC35EE" w:rsidRPr="000064CB">
        <w:rPr>
          <w:rFonts w:ascii="CordiaUPC" w:eastAsia="Calibri" w:hAnsi="CordiaUPC" w:cs="CordiaUPC" w:hint="cs"/>
          <w:sz w:val="26"/>
          <w:szCs w:val="26"/>
          <w:lang w:val="en-US" w:bidi="th-TH"/>
        </w:rPr>
        <w:t xml:space="preserve">may </w:t>
      </w:r>
      <w:proofErr w:type="gramStart"/>
      <w:r w:rsidRPr="000064CB">
        <w:rPr>
          <w:rFonts w:ascii="CordiaUPC" w:eastAsia="Calibri" w:hAnsi="CordiaUPC" w:cs="CordiaUPC" w:hint="cs"/>
          <w:sz w:val="26"/>
          <w:szCs w:val="26"/>
          <w:lang w:val="en-US" w:bidi="th-TH"/>
        </w:rPr>
        <w:t>enter into</w:t>
      </w:r>
      <w:proofErr w:type="gramEnd"/>
      <w:r w:rsidRPr="000064CB">
        <w:rPr>
          <w:rFonts w:ascii="CordiaUPC" w:eastAsia="Calibri" w:hAnsi="CordiaUPC" w:cs="CordiaUPC" w:hint="cs"/>
          <w:sz w:val="26"/>
          <w:szCs w:val="26"/>
          <w:lang w:val="en-US" w:bidi="th-TH"/>
        </w:rPr>
        <w:t xml:space="preserve"> transactions with structured entities in the forms of investment in unit trusts, lend</w:t>
      </w:r>
      <w:r w:rsidR="00EF3574" w:rsidRPr="000064CB">
        <w:rPr>
          <w:rFonts w:ascii="CordiaUPC" w:eastAsia="Calibri" w:hAnsi="CordiaUPC" w:cs="CordiaUPC" w:hint="cs"/>
          <w:sz w:val="26"/>
          <w:szCs w:val="26"/>
          <w:lang w:val="en-US" w:bidi="th-TH"/>
        </w:rPr>
        <w:t>ing and derivative</w:t>
      </w:r>
      <w:r w:rsidR="00EC14A9" w:rsidRPr="000064CB">
        <w:rPr>
          <w:rFonts w:ascii="CordiaUPC" w:eastAsia="Calibri" w:hAnsi="CordiaUPC" w:cs="CordiaUPC" w:hint="cs"/>
          <w:sz w:val="26"/>
          <w:szCs w:val="26"/>
          <w:lang w:val="en-US" w:bidi="th-TH"/>
        </w:rPr>
        <w:t xml:space="preserve">. </w:t>
      </w:r>
      <w:r w:rsidRPr="000064CB">
        <w:rPr>
          <w:rFonts w:ascii="CordiaUPC" w:eastAsia="Calibri" w:hAnsi="CordiaUPC" w:cs="CordiaUPC" w:hint="cs"/>
          <w:sz w:val="26"/>
          <w:szCs w:val="26"/>
          <w:lang w:val="en-US" w:bidi="th-TH"/>
        </w:rPr>
        <w:t xml:space="preserve">Investment in unit trusts is </w:t>
      </w:r>
      <w:proofErr w:type="spellStart"/>
      <w:r w:rsidR="00DB54F6" w:rsidRPr="000064CB">
        <w:rPr>
          <w:rFonts w:ascii="CordiaUPC" w:eastAsia="Calibri" w:hAnsi="CordiaUPC" w:cs="CordiaUPC" w:hint="cs"/>
          <w:sz w:val="26"/>
          <w:szCs w:val="26"/>
          <w:lang w:val="en-US" w:bidi="th-TH"/>
        </w:rPr>
        <w:t>s</w:t>
      </w:r>
      <w:r w:rsidR="00772577" w:rsidRPr="000064CB">
        <w:rPr>
          <w:rFonts w:ascii="CordiaUPC" w:eastAsia="Calibri" w:hAnsi="CordiaUPC" w:cs="CordiaUPC" w:hint="cs"/>
          <w:sz w:val="26"/>
          <w:szCs w:val="26"/>
          <w:lang w:val="en-US" w:bidi="th-TH"/>
        </w:rPr>
        <w:t>ummari</w:t>
      </w:r>
      <w:r w:rsidR="00C34B0D" w:rsidRPr="000064CB">
        <w:rPr>
          <w:rFonts w:ascii="CordiaUPC" w:eastAsia="Calibri" w:hAnsi="CordiaUPC" w:cs="CordiaUPC" w:hint="cs"/>
          <w:sz w:val="26"/>
          <w:szCs w:val="26"/>
          <w:lang w:val="en-US" w:bidi="th-TH"/>
        </w:rPr>
        <w:t>s</w:t>
      </w:r>
      <w:r w:rsidR="00772577" w:rsidRPr="000064CB">
        <w:rPr>
          <w:rFonts w:ascii="CordiaUPC" w:eastAsia="Calibri" w:hAnsi="CordiaUPC" w:cs="CordiaUPC" w:hint="cs"/>
          <w:sz w:val="26"/>
          <w:szCs w:val="26"/>
          <w:lang w:val="en-US" w:bidi="th-TH"/>
        </w:rPr>
        <w:t>ed</w:t>
      </w:r>
      <w:proofErr w:type="spellEnd"/>
      <w:r w:rsidRPr="000064CB">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0064CB">
        <w:rPr>
          <w:rFonts w:ascii="CordiaUPC" w:eastAsia="Calibri" w:hAnsi="CordiaUPC" w:cs="CordiaUPC" w:hint="cs"/>
          <w:sz w:val="26"/>
          <w:szCs w:val="26"/>
          <w:lang w:val="en-US" w:bidi="th-TH"/>
        </w:rPr>
        <w:t>other</w:t>
      </w:r>
      <w:r w:rsidRPr="000064CB">
        <w:rPr>
          <w:rFonts w:ascii="CordiaUPC" w:eastAsia="Calibri" w:hAnsi="CordiaUPC" w:cs="CordiaUPC" w:hint="cs"/>
          <w:sz w:val="26"/>
          <w:szCs w:val="26"/>
          <w:lang w:val="en-US" w:bidi="th-TH"/>
        </w:rPr>
        <w:t xml:space="preserve"> counterparties. </w:t>
      </w:r>
    </w:p>
    <w:p w14:paraId="02E909FE" w14:textId="77777777" w:rsidR="00B32A00" w:rsidRPr="000064CB" w:rsidRDefault="00B32A00" w:rsidP="000064CB">
      <w:pPr>
        <w:spacing w:line="240" w:lineRule="atLeast"/>
        <w:ind w:left="547"/>
        <w:jc w:val="thaiDistribute"/>
        <w:rPr>
          <w:rFonts w:ascii="CordiaUPC" w:eastAsia="Calibri" w:hAnsi="CordiaUPC" w:cs="CordiaUPC"/>
          <w:sz w:val="26"/>
          <w:szCs w:val="26"/>
          <w:lang w:val="en-US" w:bidi="th-TH"/>
        </w:rPr>
      </w:pPr>
    </w:p>
    <w:p w14:paraId="41310321" w14:textId="445BF953" w:rsidR="00291CE7" w:rsidRPr="000064CB" w:rsidRDefault="00291CE7" w:rsidP="000064CB">
      <w:pPr>
        <w:spacing w:line="240" w:lineRule="atLeast"/>
        <w:ind w:left="547"/>
        <w:jc w:val="thaiDistribute"/>
        <w:rPr>
          <w:rFonts w:ascii="CordiaUPC" w:eastAsia="Calibri" w:hAnsi="CordiaUPC" w:cs="CordiaUPC"/>
          <w:sz w:val="26"/>
          <w:szCs w:val="26"/>
          <w:lang w:val="en-US" w:bidi="th-TH"/>
        </w:rPr>
      </w:pPr>
      <w:r w:rsidRPr="000064CB">
        <w:rPr>
          <w:rFonts w:ascii="CordiaUPC" w:eastAsia="Calibri" w:hAnsi="CordiaUPC" w:cs="CordiaUPC" w:hint="cs"/>
          <w:sz w:val="26"/>
          <w:szCs w:val="26"/>
          <w:lang w:val="en-US" w:bidi="th-TH"/>
        </w:rPr>
        <w:t xml:space="preserve">As at </w:t>
      </w:r>
      <w:r w:rsidR="00864DA0" w:rsidRPr="00887104">
        <w:rPr>
          <w:rFonts w:ascii="CordiaUPC" w:hAnsi="CordiaUPC" w:cs="CordiaUPC" w:hint="cs"/>
          <w:color w:val="000000"/>
          <w:sz w:val="26"/>
          <w:szCs w:val="26"/>
          <w:lang w:val="en-US" w:bidi="th-TH"/>
        </w:rPr>
        <w:t>30 June 202</w:t>
      </w:r>
      <w:r w:rsidR="00864DA0">
        <w:rPr>
          <w:rFonts w:ascii="CordiaUPC" w:hAnsi="CordiaUPC" w:cs="CordiaUPC"/>
          <w:color w:val="000000"/>
          <w:sz w:val="26"/>
          <w:szCs w:val="26"/>
          <w:lang w:val="en-US" w:bidi="th-TH"/>
        </w:rPr>
        <w:t>1</w:t>
      </w:r>
      <w:r w:rsidR="00864DA0" w:rsidRPr="00887104">
        <w:rPr>
          <w:rFonts w:ascii="CordiaUPC" w:hAnsi="CordiaUPC" w:cs="CordiaUPC" w:hint="cs"/>
          <w:color w:val="000000"/>
          <w:sz w:val="26"/>
          <w:szCs w:val="26"/>
          <w:lang w:val="en-US" w:bidi="th-TH"/>
        </w:rPr>
        <w:t xml:space="preserve"> and 31 December 2020</w:t>
      </w:r>
      <w:r w:rsidRPr="000064CB">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53B3D330" w14:textId="5B049A33" w:rsidR="002B5FF8" w:rsidRDefault="002B5FF8">
      <w:pPr>
        <w:spacing w:line="240" w:lineRule="auto"/>
        <w:rPr>
          <w:rFonts w:cs="Times New Roman"/>
          <w:b/>
          <w:bCs/>
          <w:sz w:val="28"/>
          <w:szCs w:val="28"/>
          <w:lang w:val="en-AU" w:bidi="th-TH"/>
        </w:rPr>
      </w:pPr>
    </w:p>
    <w:p w14:paraId="5A9C7443" w14:textId="3F251119" w:rsidR="00B32863" w:rsidRDefault="00B32863">
      <w:pPr>
        <w:spacing w:line="240" w:lineRule="auto"/>
        <w:rPr>
          <w:rFonts w:cs="Times New Roman"/>
          <w:b/>
          <w:bCs/>
          <w:sz w:val="28"/>
          <w:szCs w:val="28"/>
          <w:lang w:val="en-AU" w:bidi="th-TH"/>
        </w:rPr>
      </w:pPr>
    </w:p>
    <w:p w14:paraId="0C0DAEFF" w14:textId="03FF27FC" w:rsidR="00B32863" w:rsidRDefault="00B32863">
      <w:pPr>
        <w:spacing w:line="240" w:lineRule="auto"/>
        <w:rPr>
          <w:rFonts w:cs="Times New Roman"/>
          <w:b/>
          <w:bCs/>
          <w:sz w:val="28"/>
          <w:szCs w:val="28"/>
          <w:lang w:val="en-AU" w:bidi="th-TH"/>
        </w:rPr>
      </w:pPr>
    </w:p>
    <w:p w14:paraId="6EAD9CA0" w14:textId="155E9B2A" w:rsidR="00B32863" w:rsidRDefault="00B32863">
      <w:pPr>
        <w:spacing w:line="240" w:lineRule="auto"/>
        <w:rPr>
          <w:rFonts w:cs="Times New Roman"/>
          <w:b/>
          <w:bCs/>
          <w:sz w:val="28"/>
          <w:szCs w:val="28"/>
          <w:lang w:val="en-AU" w:bidi="th-TH"/>
        </w:rPr>
      </w:pPr>
    </w:p>
    <w:p w14:paraId="6973699B" w14:textId="0BA746DD" w:rsidR="00B32863" w:rsidRDefault="00B32863">
      <w:pPr>
        <w:spacing w:line="240" w:lineRule="auto"/>
        <w:rPr>
          <w:rFonts w:cs="Times New Roman"/>
          <w:b/>
          <w:bCs/>
          <w:sz w:val="28"/>
          <w:szCs w:val="28"/>
          <w:lang w:val="en-AU" w:bidi="th-TH"/>
        </w:rPr>
      </w:pPr>
    </w:p>
    <w:p w14:paraId="2B5640D0" w14:textId="27012BB4" w:rsidR="00B32863" w:rsidRDefault="00B32863">
      <w:pPr>
        <w:spacing w:line="240" w:lineRule="auto"/>
        <w:rPr>
          <w:rFonts w:cs="Times New Roman"/>
          <w:b/>
          <w:bCs/>
          <w:sz w:val="28"/>
          <w:szCs w:val="28"/>
          <w:lang w:val="en-AU" w:bidi="th-TH"/>
        </w:rPr>
      </w:pPr>
    </w:p>
    <w:p w14:paraId="72F65E72" w14:textId="7092353F" w:rsidR="00B32863" w:rsidRDefault="00B32863">
      <w:pPr>
        <w:spacing w:line="240" w:lineRule="auto"/>
        <w:rPr>
          <w:rFonts w:cs="Times New Roman"/>
          <w:b/>
          <w:bCs/>
          <w:sz w:val="28"/>
          <w:szCs w:val="28"/>
          <w:lang w:val="en-AU" w:bidi="th-TH"/>
        </w:rPr>
      </w:pPr>
    </w:p>
    <w:p w14:paraId="34119937" w14:textId="222F990A" w:rsidR="00B32863" w:rsidRDefault="00B32863">
      <w:pPr>
        <w:spacing w:line="240" w:lineRule="auto"/>
        <w:rPr>
          <w:rFonts w:cs="Times New Roman"/>
          <w:b/>
          <w:bCs/>
          <w:sz w:val="28"/>
          <w:szCs w:val="28"/>
          <w:lang w:val="en-AU" w:bidi="th-TH"/>
        </w:rPr>
      </w:pPr>
    </w:p>
    <w:p w14:paraId="170EE81B" w14:textId="31EB149F" w:rsidR="00B32863" w:rsidRDefault="00B32863">
      <w:pPr>
        <w:spacing w:line="240" w:lineRule="auto"/>
        <w:rPr>
          <w:rFonts w:cs="Times New Roman"/>
          <w:b/>
          <w:bCs/>
          <w:sz w:val="28"/>
          <w:szCs w:val="28"/>
          <w:lang w:val="en-AU" w:bidi="th-TH"/>
        </w:rPr>
      </w:pPr>
    </w:p>
    <w:p w14:paraId="2282F62C" w14:textId="152ACABB" w:rsidR="00B32863" w:rsidRDefault="00B32863">
      <w:pPr>
        <w:spacing w:line="240" w:lineRule="auto"/>
        <w:rPr>
          <w:rFonts w:cs="Times New Roman"/>
          <w:b/>
          <w:bCs/>
          <w:sz w:val="28"/>
          <w:szCs w:val="28"/>
          <w:lang w:val="en-AU" w:bidi="th-TH"/>
        </w:rPr>
      </w:pPr>
    </w:p>
    <w:p w14:paraId="25B02C1F" w14:textId="77777777" w:rsidR="00B32863" w:rsidRPr="00B32863" w:rsidRDefault="00B32863">
      <w:pPr>
        <w:spacing w:line="240" w:lineRule="auto"/>
        <w:rPr>
          <w:rFonts w:cs="Times New Roman"/>
          <w:b/>
          <w:bCs/>
          <w:sz w:val="28"/>
          <w:szCs w:val="28"/>
          <w:lang w:val="en-AU" w:bidi="th-TH"/>
        </w:rPr>
      </w:pPr>
    </w:p>
    <w:p w14:paraId="31693CD4" w14:textId="18F8B890" w:rsidR="0029131D" w:rsidRPr="007A7361" w:rsidRDefault="00104FBF" w:rsidP="005748C7">
      <w:pPr>
        <w:pStyle w:val="index"/>
        <w:spacing w:after="0"/>
        <w:rPr>
          <w:rFonts w:ascii="CordiaUPC" w:hAnsi="CordiaUPC" w:cs="CordiaUPC"/>
          <w:b/>
          <w:bCs/>
          <w:sz w:val="26"/>
          <w:szCs w:val="26"/>
        </w:rPr>
      </w:pPr>
      <w:r w:rsidRPr="007A7361">
        <w:rPr>
          <w:rFonts w:ascii="CordiaUPC" w:hAnsi="CordiaUPC" w:cs="CordiaUPC" w:hint="cs"/>
          <w:b/>
          <w:bCs/>
          <w:sz w:val="26"/>
          <w:szCs w:val="26"/>
          <w:lang w:bidi="th-TH"/>
        </w:rPr>
        <w:t>1</w:t>
      </w:r>
      <w:r w:rsidR="007470AF">
        <w:rPr>
          <w:rFonts w:ascii="CordiaUPC" w:hAnsi="CordiaUPC" w:cs="CordiaUPC"/>
          <w:b/>
          <w:bCs/>
          <w:sz w:val="26"/>
          <w:szCs w:val="26"/>
          <w:lang w:bidi="th-TH"/>
        </w:rPr>
        <w:t>2</w:t>
      </w:r>
      <w:r w:rsidR="0029131D" w:rsidRPr="007A7361">
        <w:rPr>
          <w:rFonts w:ascii="CordiaUPC" w:hAnsi="CordiaUPC" w:cs="CordiaUPC" w:hint="cs"/>
          <w:b/>
          <w:bCs/>
          <w:sz w:val="26"/>
          <w:szCs w:val="26"/>
          <w:lang w:bidi="th-TH"/>
        </w:rPr>
        <w:t>.</w:t>
      </w:r>
      <w:r w:rsidR="004D51E9">
        <w:rPr>
          <w:rFonts w:ascii="CordiaUPC" w:hAnsi="CordiaUPC" w:cs="CordiaUPC"/>
          <w:b/>
          <w:bCs/>
          <w:sz w:val="26"/>
          <w:szCs w:val="26"/>
          <w:lang w:bidi="th-TH"/>
        </w:rPr>
        <w:t>3</w:t>
      </w:r>
      <w:r w:rsidR="0029131D" w:rsidRPr="007A7361">
        <w:rPr>
          <w:rFonts w:ascii="CordiaUPC" w:hAnsi="CordiaUPC" w:cs="CordiaUPC" w:hint="cs"/>
          <w:b/>
          <w:bCs/>
          <w:sz w:val="26"/>
          <w:szCs w:val="26"/>
          <w:lang w:bidi="th-TH"/>
        </w:rPr>
        <w:tab/>
        <w:t>Investments in companies with problems in their financial position and operating results</w:t>
      </w:r>
    </w:p>
    <w:p w14:paraId="2D4F6071" w14:textId="77777777" w:rsidR="00315CD5" w:rsidRPr="007A7361" w:rsidRDefault="00315CD5" w:rsidP="005748C7">
      <w:pPr>
        <w:pStyle w:val="index"/>
        <w:spacing w:after="0"/>
        <w:ind w:left="567" w:hanging="567"/>
        <w:rPr>
          <w:rFonts w:ascii="CordiaUPC" w:hAnsi="CordiaUPC" w:cs="CordiaUPC"/>
          <w:b/>
          <w:bCs/>
          <w:sz w:val="26"/>
          <w:szCs w:val="26"/>
          <w:lang w:bidi="th-TH"/>
        </w:rPr>
      </w:pPr>
    </w:p>
    <w:p w14:paraId="71837758" w14:textId="059EAA3B" w:rsidR="00C43BF1" w:rsidRPr="007A7361" w:rsidRDefault="007A471A" w:rsidP="00C43BF1">
      <w:pPr>
        <w:autoSpaceDE w:val="0"/>
        <w:autoSpaceDN w:val="0"/>
        <w:adjustRightInd w:val="0"/>
        <w:spacing w:line="240" w:lineRule="auto"/>
        <w:ind w:left="562"/>
        <w:jc w:val="thaiDistribute"/>
        <w:rPr>
          <w:rFonts w:ascii="CordiaUPC" w:hAnsi="CordiaUPC" w:cs="CordiaUPC"/>
          <w:color w:val="000000"/>
          <w:sz w:val="26"/>
          <w:szCs w:val="26"/>
          <w:cs/>
          <w:lang w:val="en-US" w:eastAsia="en-GB" w:bidi="th-TH"/>
        </w:rPr>
      </w:pPr>
      <w:r w:rsidRPr="007A7361">
        <w:rPr>
          <w:rFonts w:ascii="CordiaUPC" w:hAnsi="CordiaUPC" w:cs="CordiaUPC" w:hint="cs"/>
          <w:sz w:val="26"/>
          <w:szCs w:val="26"/>
          <w:lang w:val="en-US" w:eastAsia="en-GB" w:bidi="th-TH"/>
        </w:rPr>
        <w:t xml:space="preserve">As at </w:t>
      </w:r>
      <w:r w:rsidR="00864DA0" w:rsidRPr="00887104">
        <w:rPr>
          <w:rFonts w:ascii="CordiaUPC" w:hAnsi="CordiaUPC" w:cs="CordiaUPC" w:hint="cs"/>
          <w:color w:val="000000"/>
          <w:sz w:val="26"/>
          <w:szCs w:val="26"/>
          <w:lang w:val="en-US" w:bidi="th-TH"/>
        </w:rPr>
        <w:t>30 June 202</w:t>
      </w:r>
      <w:r w:rsidR="00864DA0">
        <w:rPr>
          <w:rFonts w:ascii="CordiaUPC" w:hAnsi="CordiaUPC" w:cs="CordiaUPC"/>
          <w:color w:val="000000"/>
          <w:sz w:val="26"/>
          <w:szCs w:val="26"/>
          <w:lang w:val="en-US" w:bidi="th-TH"/>
        </w:rPr>
        <w:t>1</w:t>
      </w:r>
      <w:r w:rsidR="00864DA0" w:rsidRPr="00887104">
        <w:rPr>
          <w:rFonts w:ascii="CordiaUPC" w:hAnsi="CordiaUPC" w:cs="CordiaUPC" w:hint="cs"/>
          <w:color w:val="000000"/>
          <w:sz w:val="26"/>
          <w:szCs w:val="26"/>
          <w:lang w:val="en-US" w:bidi="th-TH"/>
        </w:rPr>
        <w:t xml:space="preserve"> and 31 December 2020</w:t>
      </w:r>
      <w:r w:rsidR="0029131D" w:rsidRPr="007A7361">
        <w:rPr>
          <w:rFonts w:ascii="CordiaUPC" w:hAnsi="CordiaUPC" w:cs="CordiaUPC" w:hint="cs"/>
          <w:sz w:val="26"/>
          <w:szCs w:val="26"/>
          <w:lang w:val="en-US" w:eastAsia="en-GB" w:bidi="th-TH"/>
        </w:rPr>
        <w:t>, the Bank</w:t>
      </w:r>
      <w:r w:rsidR="000A5E3A" w:rsidRPr="007A7361">
        <w:rPr>
          <w:rFonts w:ascii="CordiaUPC" w:hAnsi="CordiaUPC" w:cs="CordiaUPC" w:hint="cs"/>
          <w:sz w:val="26"/>
          <w:szCs w:val="26"/>
          <w:lang w:val="en-US" w:eastAsia="en-GB" w:bidi="th-TH"/>
        </w:rPr>
        <w:t xml:space="preserve"> and its subsidiaries</w:t>
      </w:r>
      <w:r w:rsidR="0029131D" w:rsidRPr="007A7361">
        <w:rPr>
          <w:rFonts w:ascii="CordiaUPC" w:hAnsi="CordiaUPC" w:cs="CordiaUPC" w:hint="cs"/>
          <w:sz w:val="26"/>
          <w:szCs w:val="26"/>
          <w:lang w:val="en-US" w:eastAsia="en-GB" w:bidi="th-TH"/>
        </w:rPr>
        <w:t xml:space="preserve"> had the following investments in listed companies which meet </w:t>
      </w:r>
      <w:r w:rsidR="00460028" w:rsidRPr="007A7361">
        <w:rPr>
          <w:rFonts w:ascii="CordiaUPC" w:hAnsi="CordiaUPC" w:cs="CordiaUPC" w:hint="cs"/>
          <w:sz w:val="26"/>
          <w:szCs w:val="26"/>
          <w:lang w:val="en-US" w:eastAsia="en-GB" w:bidi="th-TH"/>
        </w:rPr>
        <w:t xml:space="preserve">the Stock Exchange of Thailand (“SET”)’s </w:t>
      </w:r>
      <w:r w:rsidR="0029131D" w:rsidRPr="007A7361">
        <w:rPr>
          <w:rFonts w:ascii="CordiaUPC" w:hAnsi="CordiaUPC" w:cs="CordiaUPC" w:hint="cs"/>
          <w:sz w:val="26"/>
          <w:szCs w:val="26"/>
          <w:lang w:val="en-US" w:eastAsia="en-GB" w:bidi="th-TH"/>
        </w:rPr>
        <w:t>criteria for delisting,</w:t>
      </w:r>
      <w:r w:rsidR="00460028" w:rsidRPr="007A7361">
        <w:rPr>
          <w:rFonts w:ascii="CordiaUPC" w:hAnsi="CordiaUPC" w:cs="CordiaUPC" w:hint="cs"/>
          <w:sz w:val="26"/>
          <w:szCs w:val="26"/>
          <w:lang w:val="en-US" w:eastAsia="en-GB" w:bidi="th-TH"/>
        </w:rPr>
        <w:t xml:space="preserve"> and are in</w:t>
      </w:r>
      <w:r w:rsidR="0029131D" w:rsidRPr="007A7361">
        <w:rPr>
          <w:rFonts w:ascii="CordiaUPC" w:hAnsi="CordiaUPC" w:cs="CordiaUPC" w:hint="cs"/>
          <w:sz w:val="26"/>
          <w:szCs w:val="26"/>
          <w:lang w:val="en-US" w:eastAsia="en-GB" w:bidi="th-TH"/>
        </w:rPr>
        <w:t xml:space="preserve"> default </w:t>
      </w:r>
      <w:r w:rsidR="00460028" w:rsidRPr="007A7361">
        <w:rPr>
          <w:rFonts w:ascii="CordiaUPC" w:hAnsi="CordiaUPC" w:cs="CordiaUPC" w:hint="cs"/>
          <w:sz w:val="26"/>
          <w:szCs w:val="26"/>
          <w:lang w:val="en-US" w:eastAsia="en-GB" w:bidi="th-TH"/>
        </w:rPr>
        <w:t xml:space="preserve">on </w:t>
      </w:r>
      <w:r w:rsidR="0029131D" w:rsidRPr="007A7361">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960866" w:rsidRPr="007A7361">
        <w:rPr>
          <w:rFonts w:ascii="CordiaUPC" w:hAnsi="CordiaUPC" w:cs="CordiaUPC" w:hint="cs"/>
          <w:sz w:val="26"/>
          <w:szCs w:val="26"/>
          <w:lang w:val="en-US" w:eastAsia="en-GB" w:bidi="th-TH"/>
        </w:rPr>
        <w:t>.</w:t>
      </w:r>
      <w:r w:rsidR="00C43BF1" w:rsidRPr="007A7361">
        <w:rPr>
          <w:rFonts w:ascii="CordiaUPC" w:hAnsi="CordiaUPC" w:cs="CordiaUPC" w:hint="cs"/>
          <w:sz w:val="26"/>
          <w:szCs w:val="26"/>
          <w:lang w:val="en-US" w:eastAsia="en-GB" w:bidi="th-TH"/>
        </w:rPr>
        <w:t xml:space="preserve"> </w:t>
      </w:r>
      <w:r w:rsidR="00C43BF1" w:rsidRPr="007A7361">
        <w:rPr>
          <w:rFonts w:ascii="CordiaUPC" w:hAnsi="CordiaUPC" w:cs="CordiaUPC" w:hint="cs"/>
          <w:color w:val="000000"/>
          <w:sz w:val="26"/>
          <w:szCs w:val="26"/>
          <w:lang w:val="en-US" w:eastAsia="en-GB" w:bidi="th-TH"/>
        </w:rPr>
        <w:t xml:space="preserve">Those investments, which measured either at fair value through profit or loss, or through other comprehensive income, in the statement of financial position were </w:t>
      </w:r>
      <w:proofErr w:type="spellStart"/>
      <w:r w:rsidR="00C43BF1" w:rsidRPr="007A7361">
        <w:rPr>
          <w:rFonts w:ascii="CordiaUPC" w:hAnsi="CordiaUPC" w:cs="CordiaUPC" w:hint="cs"/>
          <w:color w:val="000000"/>
          <w:sz w:val="26"/>
          <w:szCs w:val="26"/>
          <w:lang w:val="en-US" w:eastAsia="en-GB" w:bidi="th-TH"/>
        </w:rPr>
        <w:t>summarised</w:t>
      </w:r>
      <w:proofErr w:type="spellEnd"/>
      <w:r w:rsidR="00C43BF1" w:rsidRPr="007A7361">
        <w:rPr>
          <w:rFonts w:ascii="CordiaUPC" w:hAnsi="CordiaUPC" w:cs="CordiaUPC" w:hint="cs"/>
          <w:color w:val="000000"/>
          <w:sz w:val="26"/>
          <w:szCs w:val="26"/>
          <w:lang w:val="en-US" w:eastAsia="en-GB" w:bidi="th-TH"/>
        </w:rPr>
        <w:t xml:space="preserve"> below.</w:t>
      </w:r>
    </w:p>
    <w:p w14:paraId="59339735" w14:textId="77777777" w:rsidR="00460028" w:rsidRPr="007A7361" w:rsidRDefault="00460028" w:rsidP="005748C7">
      <w:pPr>
        <w:autoSpaceDE w:val="0"/>
        <w:autoSpaceDN w:val="0"/>
        <w:adjustRightInd w:val="0"/>
        <w:spacing w:line="240" w:lineRule="auto"/>
        <w:ind w:left="562"/>
        <w:jc w:val="thaiDistribute"/>
        <w:rPr>
          <w:rFonts w:ascii="CordiaUPC" w:hAnsi="CordiaUPC" w:cs="CordiaUPC"/>
          <w:color w:val="000000"/>
          <w:sz w:val="26"/>
          <w:szCs w:val="26"/>
          <w:lang w:val="en-US" w:eastAsia="en-GB" w:bidi="th-TH"/>
        </w:rPr>
      </w:pPr>
    </w:p>
    <w:tbl>
      <w:tblPr>
        <w:tblW w:w="9612" w:type="dxa"/>
        <w:tblInd w:w="558" w:type="dxa"/>
        <w:tblLayout w:type="fixed"/>
        <w:tblCellMar>
          <w:left w:w="86" w:type="dxa"/>
          <w:right w:w="86" w:type="dxa"/>
        </w:tblCellMar>
        <w:tblLook w:val="01E0" w:firstRow="1" w:lastRow="1" w:firstColumn="1" w:lastColumn="1" w:noHBand="0" w:noVBand="0"/>
      </w:tblPr>
      <w:tblGrid>
        <w:gridCol w:w="2284"/>
        <w:gridCol w:w="712"/>
        <w:gridCol w:w="6"/>
        <w:gridCol w:w="194"/>
        <w:gridCol w:w="788"/>
        <w:gridCol w:w="192"/>
        <w:gridCol w:w="660"/>
        <w:gridCol w:w="192"/>
        <w:gridCol w:w="800"/>
        <w:gridCol w:w="192"/>
        <w:gridCol w:w="722"/>
        <w:gridCol w:w="197"/>
        <w:gridCol w:w="844"/>
        <w:gridCol w:w="197"/>
        <w:gridCol w:w="565"/>
        <w:gridCol w:w="192"/>
        <w:gridCol w:w="875"/>
      </w:tblGrid>
      <w:tr w:rsidR="005D547E" w:rsidRPr="005D547E" w14:paraId="3755B5EA" w14:textId="77777777" w:rsidTr="00864DA0">
        <w:trPr>
          <w:trHeight w:val="137"/>
        </w:trPr>
        <w:tc>
          <w:tcPr>
            <w:tcW w:w="2284" w:type="dxa"/>
          </w:tcPr>
          <w:p w14:paraId="3074E5A6" w14:textId="77777777" w:rsidR="005D547E" w:rsidRPr="005D547E" w:rsidRDefault="005D547E" w:rsidP="00F26A1A">
            <w:pPr>
              <w:spacing w:line="200" w:lineRule="exact"/>
              <w:rPr>
                <w:rFonts w:ascii="CordiaUPC" w:hAnsi="CordiaUPC" w:cs="CordiaUPC"/>
                <w:b/>
                <w:bCs/>
                <w:color w:val="000000"/>
                <w:sz w:val="24"/>
                <w:szCs w:val="24"/>
                <w:lang w:val="en-US"/>
              </w:rPr>
            </w:pPr>
            <w:bookmarkStart w:id="15" w:name="_Hlk31030134"/>
          </w:p>
        </w:tc>
        <w:tc>
          <w:tcPr>
            <w:tcW w:w="7328" w:type="dxa"/>
            <w:gridSpan w:val="16"/>
          </w:tcPr>
          <w:p w14:paraId="38CD4ED3" w14:textId="7D9BC2E3" w:rsidR="005D547E" w:rsidRPr="005D547E" w:rsidRDefault="005D547E" w:rsidP="00F26A1A">
            <w:pPr>
              <w:spacing w:line="200" w:lineRule="exact"/>
              <w:ind w:left="-98" w:right="-68"/>
              <w:jc w:val="center"/>
              <w:rPr>
                <w:rFonts w:ascii="CordiaUPC" w:hAnsi="CordiaUPC" w:cs="CordiaUPC"/>
                <w:sz w:val="24"/>
                <w:szCs w:val="24"/>
              </w:rPr>
            </w:pPr>
            <w:r w:rsidRPr="005D547E">
              <w:rPr>
                <w:rFonts w:ascii="CordiaUPC" w:hAnsi="CordiaUPC" w:cs="CordiaUPC"/>
                <w:b/>
                <w:bCs/>
                <w:sz w:val="24"/>
                <w:szCs w:val="24"/>
              </w:rPr>
              <w:t>Consolidated</w:t>
            </w:r>
          </w:p>
        </w:tc>
      </w:tr>
      <w:bookmarkEnd w:id="15"/>
      <w:tr w:rsidR="00757DB2" w:rsidRPr="005D547E" w14:paraId="6714A1DA" w14:textId="77777777" w:rsidTr="00864DA0">
        <w:trPr>
          <w:trHeight w:val="137"/>
        </w:trPr>
        <w:tc>
          <w:tcPr>
            <w:tcW w:w="2284" w:type="dxa"/>
          </w:tcPr>
          <w:p w14:paraId="3E74D973" w14:textId="77777777" w:rsidR="00757DB2" w:rsidRPr="005D547E" w:rsidRDefault="00757DB2" w:rsidP="00F26A1A">
            <w:pPr>
              <w:spacing w:line="200" w:lineRule="exact"/>
              <w:rPr>
                <w:rFonts w:ascii="CordiaUPC" w:hAnsi="CordiaUPC" w:cs="CordiaUPC"/>
                <w:b/>
                <w:bCs/>
                <w:color w:val="000000"/>
                <w:sz w:val="24"/>
                <w:szCs w:val="24"/>
                <w:lang w:val="en-US"/>
              </w:rPr>
            </w:pPr>
          </w:p>
        </w:tc>
        <w:tc>
          <w:tcPr>
            <w:tcW w:w="3544" w:type="dxa"/>
            <w:gridSpan w:val="8"/>
          </w:tcPr>
          <w:p w14:paraId="34FAC7A0" w14:textId="2F0C9EBF" w:rsidR="00757DB2" w:rsidRPr="00864DA0" w:rsidRDefault="00864DA0" w:rsidP="00F26A1A">
            <w:pPr>
              <w:spacing w:line="200" w:lineRule="exact"/>
              <w:jc w:val="center"/>
              <w:rPr>
                <w:rFonts w:ascii="CordiaUPC" w:hAnsi="CordiaUPC" w:cs="CordiaUPC"/>
                <w:sz w:val="24"/>
                <w:szCs w:val="24"/>
              </w:rPr>
            </w:pPr>
            <w:r w:rsidRPr="00864DA0">
              <w:rPr>
                <w:rFonts w:ascii="CordiaUPC" w:hAnsi="CordiaUPC" w:cs="CordiaUPC" w:hint="cs"/>
                <w:color w:val="000000"/>
                <w:sz w:val="24"/>
                <w:szCs w:val="24"/>
                <w:lang w:val="en-US" w:bidi="th-TH"/>
              </w:rPr>
              <w:t>30 June 202</w:t>
            </w:r>
            <w:r w:rsidRPr="00864DA0">
              <w:rPr>
                <w:rFonts w:ascii="CordiaUPC" w:hAnsi="CordiaUPC" w:cs="CordiaUPC"/>
                <w:color w:val="000000"/>
                <w:sz w:val="24"/>
                <w:szCs w:val="24"/>
                <w:lang w:val="en-US" w:bidi="th-TH"/>
              </w:rPr>
              <w:t>1</w:t>
            </w:r>
          </w:p>
        </w:tc>
        <w:tc>
          <w:tcPr>
            <w:tcW w:w="192" w:type="dxa"/>
            <w:vAlign w:val="bottom"/>
          </w:tcPr>
          <w:p w14:paraId="5C9CEB86" w14:textId="4EEB53CD" w:rsidR="00757DB2" w:rsidRPr="00864DA0" w:rsidRDefault="00757DB2" w:rsidP="00F26A1A">
            <w:pPr>
              <w:spacing w:line="200" w:lineRule="exact"/>
              <w:jc w:val="center"/>
              <w:rPr>
                <w:rFonts w:ascii="CordiaUPC" w:hAnsi="CordiaUPC" w:cs="CordiaUPC"/>
                <w:sz w:val="24"/>
                <w:szCs w:val="24"/>
              </w:rPr>
            </w:pPr>
          </w:p>
        </w:tc>
        <w:tc>
          <w:tcPr>
            <w:tcW w:w="3592" w:type="dxa"/>
            <w:gridSpan w:val="7"/>
          </w:tcPr>
          <w:p w14:paraId="62D02B29" w14:textId="500A6AF1" w:rsidR="00757DB2" w:rsidRPr="00864DA0" w:rsidRDefault="00864DA0" w:rsidP="00F26A1A">
            <w:pPr>
              <w:spacing w:line="200" w:lineRule="exact"/>
              <w:ind w:left="-98" w:right="-68"/>
              <w:jc w:val="center"/>
              <w:rPr>
                <w:rFonts w:ascii="CordiaUPC" w:hAnsi="CordiaUPC" w:cs="CordiaUPC"/>
                <w:sz w:val="24"/>
                <w:szCs w:val="24"/>
              </w:rPr>
            </w:pPr>
            <w:r w:rsidRPr="00864DA0">
              <w:rPr>
                <w:rFonts w:ascii="CordiaUPC" w:hAnsi="CordiaUPC" w:cs="CordiaUPC" w:hint="cs"/>
                <w:color w:val="000000"/>
                <w:sz w:val="24"/>
                <w:szCs w:val="24"/>
                <w:lang w:val="en-US" w:eastAsia="en-GB" w:bidi="th-TH"/>
              </w:rPr>
              <w:t>31 December 20</w:t>
            </w:r>
            <w:r w:rsidRPr="00864DA0">
              <w:rPr>
                <w:rFonts w:ascii="CordiaUPC" w:hAnsi="CordiaUPC" w:cs="CordiaUPC"/>
                <w:color w:val="000000"/>
                <w:sz w:val="24"/>
                <w:szCs w:val="24"/>
                <w:lang w:val="en-US" w:eastAsia="en-GB" w:bidi="th-TH"/>
              </w:rPr>
              <w:t>20</w:t>
            </w:r>
          </w:p>
        </w:tc>
      </w:tr>
      <w:tr w:rsidR="005D547E" w:rsidRPr="005D547E" w14:paraId="331A1BDE" w14:textId="77777777" w:rsidTr="00864DA0">
        <w:trPr>
          <w:trHeight w:val="137"/>
        </w:trPr>
        <w:tc>
          <w:tcPr>
            <w:tcW w:w="2284" w:type="dxa"/>
          </w:tcPr>
          <w:p w14:paraId="1C2DEF0E"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12" w:type="dxa"/>
          </w:tcPr>
          <w:p w14:paraId="44D352C2" w14:textId="77777777" w:rsidR="002925E8" w:rsidRDefault="002925E8" w:rsidP="005D547E">
            <w:pPr>
              <w:spacing w:line="200" w:lineRule="exact"/>
              <w:jc w:val="center"/>
              <w:rPr>
                <w:rFonts w:ascii="CordiaUPC" w:hAnsi="CordiaUPC" w:cs="CordiaUPC"/>
                <w:sz w:val="24"/>
                <w:szCs w:val="24"/>
              </w:rPr>
            </w:pPr>
          </w:p>
          <w:p w14:paraId="2938B12C" w14:textId="39531EDA"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7EF1AA97"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182A593F"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w:t>
            </w:r>
            <w:proofErr w:type="spellStart"/>
            <w:r w:rsidRPr="005D547E">
              <w:rPr>
                <w:rFonts w:ascii="CordiaUPC" w:hAnsi="CordiaUPC" w:cs="CordiaUPC"/>
                <w:sz w:val="24"/>
                <w:szCs w:val="24"/>
              </w:rPr>
              <w:t>panies</w:t>
            </w:r>
            <w:proofErr w:type="spellEnd"/>
          </w:p>
        </w:tc>
        <w:tc>
          <w:tcPr>
            <w:tcW w:w="200" w:type="dxa"/>
            <w:gridSpan w:val="2"/>
          </w:tcPr>
          <w:p w14:paraId="2BAE7910" w14:textId="77777777" w:rsidR="005D547E" w:rsidRPr="005D547E" w:rsidRDefault="005D547E" w:rsidP="005D547E">
            <w:pPr>
              <w:spacing w:line="200" w:lineRule="exact"/>
              <w:jc w:val="center"/>
              <w:rPr>
                <w:rFonts w:ascii="CordiaUPC" w:hAnsi="CordiaUPC" w:cs="CordiaUPC"/>
                <w:sz w:val="24"/>
                <w:szCs w:val="24"/>
              </w:rPr>
            </w:pPr>
          </w:p>
        </w:tc>
        <w:tc>
          <w:tcPr>
            <w:tcW w:w="788" w:type="dxa"/>
            <w:vAlign w:val="bottom"/>
          </w:tcPr>
          <w:p w14:paraId="15B4D855" w14:textId="71434170"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vAlign w:val="bottom"/>
          </w:tcPr>
          <w:p w14:paraId="55DC019B" w14:textId="77777777" w:rsidR="005D547E" w:rsidRPr="005D547E" w:rsidRDefault="005D547E" w:rsidP="005D547E">
            <w:pPr>
              <w:spacing w:line="200" w:lineRule="exact"/>
              <w:jc w:val="center"/>
              <w:rPr>
                <w:rFonts w:ascii="CordiaUPC" w:hAnsi="CordiaUPC" w:cs="CordiaUPC"/>
                <w:sz w:val="24"/>
                <w:szCs w:val="24"/>
              </w:rPr>
            </w:pPr>
          </w:p>
        </w:tc>
        <w:tc>
          <w:tcPr>
            <w:tcW w:w="660" w:type="dxa"/>
            <w:vAlign w:val="bottom"/>
          </w:tcPr>
          <w:p w14:paraId="74367125"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Pr>
          <w:p w14:paraId="5CBD3CFF" w14:textId="77777777" w:rsidR="005D547E" w:rsidRPr="005D547E" w:rsidRDefault="005D547E" w:rsidP="005D547E">
            <w:pPr>
              <w:spacing w:line="200" w:lineRule="exact"/>
              <w:jc w:val="center"/>
              <w:rPr>
                <w:rFonts w:ascii="CordiaUPC" w:hAnsi="CordiaUPC" w:cs="CordiaUPC"/>
                <w:sz w:val="24"/>
                <w:szCs w:val="24"/>
              </w:rPr>
            </w:pPr>
          </w:p>
        </w:tc>
        <w:tc>
          <w:tcPr>
            <w:tcW w:w="800" w:type="dxa"/>
            <w:vAlign w:val="bottom"/>
          </w:tcPr>
          <w:p w14:paraId="43F48D50" w14:textId="777777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7DE18BF" w14:textId="724888E1" w:rsidR="002925E8"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expected</w:t>
            </w:r>
          </w:p>
          <w:p w14:paraId="1E21FF21" w14:textId="2AA8471F" w:rsidR="002925E8" w:rsidRPr="005D547E"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credit</w:t>
            </w:r>
          </w:p>
          <w:p w14:paraId="22B91DCE" w14:textId="06E10654"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cs/>
                <w:lang w:bidi="th-TH"/>
              </w:rPr>
              <w:t xml:space="preserve"> </w:t>
            </w:r>
            <w:r w:rsidR="002925E8">
              <w:rPr>
                <w:rFonts w:ascii="CordiaUPC" w:hAnsi="CordiaUPC" w:cs="CordiaUPC"/>
                <w:sz w:val="24"/>
                <w:szCs w:val="24"/>
                <w:lang w:bidi="th-TH"/>
              </w:rPr>
              <w:t>loss</w:t>
            </w:r>
          </w:p>
        </w:tc>
        <w:tc>
          <w:tcPr>
            <w:tcW w:w="192" w:type="dxa"/>
            <w:vAlign w:val="bottom"/>
          </w:tcPr>
          <w:p w14:paraId="679F9079" w14:textId="13C90B09" w:rsidR="005D547E" w:rsidRPr="005D547E" w:rsidRDefault="005D547E" w:rsidP="005D547E">
            <w:pPr>
              <w:spacing w:line="200" w:lineRule="exact"/>
              <w:jc w:val="center"/>
              <w:rPr>
                <w:rFonts w:ascii="CordiaUPC" w:hAnsi="CordiaUPC" w:cs="CordiaUPC"/>
                <w:sz w:val="24"/>
                <w:szCs w:val="24"/>
              </w:rPr>
            </w:pPr>
          </w:p>
        </w:tc>
        <w:tc>
          <w:tcPr>
            <w:tcW w:w="722" w:type="dxa"/>
          </w:tcPr>
          <w:p w14:paraId="6D72375D" w14:textId="77777777" w:rsidR="002925E8" w:rsidRDefault="002925E8" w:rsidP="005D547E">
            <w:pPr>
              <w:spacing w:line="200" w:lineRule="exact"/>
              <w:jc w:val="center"/>
              <w:rPr>
                <w:rFonts w:ascii="CordiaUPC" w:hAnsi="CordiaUPC" w:cs="CordiaUPC"/>
                <w:sz w:val="24"/>
                <w:szCs w:val="24"/>
              </w:rPr>
            </w:pPr>
          </w:p>
          <w:p w14:paraId="034CFD56" w14:textId="7A1AB3D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3B9F777A"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6FB755BE"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w:t>
            </w:r>
            <w:proofErr w:type="spellStart"/>
            <w:r w:rsidRPr="005D547E">
              <w:rPr>
                <w:rFonts w:ascii="CordiaUPC" w:hAnsi="CordiaUPC" w:cs="CordiaUPC"/>
                <w:sz w:val="24"/>
                <w:szCs w:val="24"/>
              </w:rPr>
              <w:t>panies</w:t>
            </w:r>
            <w:proofErr w:type="spellEnd"/>
          </w:p>
        </w:tc>
        <w:tc>
          <w:tcPr>
            <w:tcW w:w="197" w:type="dxa"/>
          </w:tcPr>
          <w:p w14:paraId="6761435F" w14:textId="77777777" w:rsidR="005D547E" w:rsidRPr="005D547E" w:rsidRDefault="005D547E" w:rsidP="005D547E">
            <w:pPr>
              <w:spacing w:line="200" w:lineRule="exact"/>
              <w:jc w:val="center"/>
              <w:rPr>
                <w:rFonts w:ascii="CordiaUPC" w:hAnsi="CordiaUPC" w:cs="CordiaUPC"/>
                <w:sz w:val="24"/>
                <w:szCs w:val="24"/>
              </w:rPr>
            </w:pPr>
          </w:p>
        </w:tc>
        <w:tc>
          <w:tcPr>
            <w:tcW w:w="844" w:type="dxa"/>
            <w:vAlign w:val="bottom"/>
          </w:tcPr>
          <w:p w14:paraId="7248CD80" w14:textId="08933114" w:rsidR="005D547E" w:rsidRPr="005D547E" w:rsidRDefault="00252759" w:rsidP="005D547E">
            <w:pPr>
              <w:spacing w:line="200" w:lineRule="exact"/>
              <w:jc w:val="center"/>
              <w:rPr>
                <w:rFonts w:ascii="CordiaUPC" w:hAnsi="CordiaUPC" w:cs="CordiaUPC"/>
                <w:sz w:val="24"/>
                <w:szCs w:val="24"/>
              </w:rPr>
            </w:pPr>
            <w:r w:rsidRPr="00252759">
              <w:rPr>
                <w:rFonts w:ascii="CordiaUPC" w:hAnsi="CordiaUPC" w:cs="CordiaUPC"/>
                <w:sz w:val="24"/>
                <w:szCs w:val="24"/>
              </w:rPr>
              <w:t>Cost value</w:t>
            </w:r>
          </w:p>
        </w:tc>
        <w:tc>
          <w:tcPr>
            <w:tcW w:w="197" w:type="dxa"/>
            <w:vAlign w:val="bottom"/>
          </w:tcPr>
          <w:p w14:paraId="6E0094AB" w14:textId="77777777" w:rsidR="005D547E" w:rsidRPr="005D547E" w:rsidRDefault="005D547E" w:rsidP="005D547E">
            <w:pPr>
              <w:spacing w:line="200" w:lineRule="exact"/>
              <w:jc w:val="center"/>
              <w:rPr>
                <w:rFonts w:ascii="CordiaUPC" w:hAnsi="CordiaUPC" w:cs="CordiaUPC"/>
                <w:sz w:val="24"/>
                <w:szCs w:val="24"/>
              </w:rPr>
            </w:pPr>
          </w:p>
        </w:tc>
        <w:tc>
          <w:tcPr>
            <w:tcW w:w="565" w:type="dxa"/>
            <w:vAlign w:val="bottom"/>
          </w:tcPr>
          <w:p w14:paraId="275456FD"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vAlign w:val="bottom"/>
          </w:tcPr>
          <w:p w14:paraId="6999ECEB" w14:textId="77777777" w:rsidR="005D547E" w:rsidRPr="005D547E" w:rsidRDefault="005D547E" w:rsidP="005D547E">
            <w:pPr>
              <w:spacing w:line="200" w:lineRule="exact"/>
              <w:jc w:val="center"/>
              <w:rPr>
                <w:rFonts w:ascii="CordiaUPC" w:hAnsi="CordiaUPC" w:cs="CordiaUPC"/>
                <w:sz w:val="24"/>
                <w:szCs w:val="24"/>
              </w:rPr>
            </w:pPr>
          </w:p>
        </w:tc>
        <w:tc>
          <w:tcPr>
            <w:tcW w:w="875" w:type="dxa"/>
            <w:vAlign w:val="bottom"/>
          </w:tcPr>
          <w:p w14:paraId="5122D860" w14:textId="777777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ED9A416" w14:textId="77777777" w:rsidR="002925E8" w:rsidRDefault="002925E8" w:rsidP="005D547E">
            <w:pPr>
              <w:spacing w:line="200" w:lineRule="exact"/>
              <w:ind w:left="-98" w:right="-109"/>
              <w:jc w:val="center"/>
              <w:rPr>
                <w:rFonts w:ascii="CordiaUPC" w:hAnsi="CordiaUPC" w:cs="CordiaUPC"/>
                <w:sz w:val="24"/>
                <w:szCs w:val="24"/>
              </w:rPr>
            </w:pPr>
            <w:r>
              <w:rPr>
                <w:rFonts w:ascii="CordiaUPC" w:hAnsi="CordiaUPC" w:cs="CordiaUPC"/>
                <w:sz w:val="24"/>
                <w:szCs w:val="24"/>
              </w:rPr>
              <w:t xml:space="preserve">expected credit </w:t>
            </w:r>
          </w:p>
          <w:p w14:paraId="13EE2BFC" w14:textId="35A1E4F7" w:rsidR="005D547E" w:rsidRPr="005D547E" w:rsidRDefault="002925E8" w:rsidP="005D547E">
            <w:pPr>
              <w:spacing w:line="200" w:lineRule="exact"/>
              <w:ind w:left="-98" w:right="-109"/>
              <w:jc w:val="center"/>
              <w:rPr>
                <w:rFonts w:ascii="CordiaUPC" w:hAnsi="CordiaUPC" w:cs="CordiaUPC"/>
                <w:sz w:val="24"/>
                <w:szCs w:val="24"/>
                <w:cs/>
                <w:lang w:bidi="th-TH"/>
              </w:rPr>
            </w:pPr>
            <w:r>
              <w:rPr>
                <w:rFonts w:ascii="CordiaUPC" w:hAnsi="CordiaUPC" w:cs="CordiaUPC"/>
                <w:sz w:val="24"/>
                <w:szCs w:val="24"/>
              </w:rPr>
              <w:t>loss</w:t>
            </w:r>
          </w:p>
        </w:tc>
      </w:tr>
      <w:tr w:rsidR="00757DB2" w:rsidRPr="005D547E" w14:paraId="71D87A4D" w14:textId="77777777" w:rsidTr="00864DA0">
        <w:trPr>
          <w:trHeight w:val="137"/>
        </w:trPr>
        <w:tc>
          <w:tcPr>
            <w:tcW w:w="2284" w:type="dxa"/>
          </w:tcPr>
          <w:p w14:paraId="37CD4AB8" w14:textId="77777777" w:rsidR="00757DB2" w:rsidRPr="005D547E" w:rsidRDefault="00757DB2" w:rsidP="00757DB2">
            <w:pPr>
              <w:spacing w:line="200" w:lineRule="exact"/>
              <w:rPr>
                <w:rFonts w:ascii="CordiaUPC" w:hAnsi="CordiaUPC" w:cs="CordiaUPC"/>
                <w:b/>
                <w:bCs/>
                <w:color w:val="000000"/>
                <w:sz w:val="24"/>
                <w:szCs w:val="24"/>
                <w:lang w:val="en-US"/>
              </w:rPr>
            </w:pPr>
          </w:p>
        </w:tc>
        <w:tc>
          <w:tcPr>
            <w:tcW w:w="718" w:type="dxa"/>
            <w:gridSpan w:val="2"/>
          </w:tcPr>
          <w:p w14:paraId="744CBDE4" w14:textId="38C49E3E" w:rsidR="00757DB2" w:rsidRPr="005D547E" w:rsidRDefault="00757DB2" w:rsidP="00757DB2">
            <w:pPr>
              <w:spacing w:line="200" w:lineRule="exact"/>
              <w:jc w:val="center"/>
              <w:rPr>
                <w:rFonts w:ascii="CordiaUPC" w:hAnsi="CordiaUPC" w:cs="CordiaUPC"/>
                <w:sz w:val="24"/>
                <w:szCs w:val="24"/>
              </w:rPr>
            </w:pPr>
          </w:p>
        </w:tc>
        <w:tc>
          <w:tcPr>
            <w:tcW w:w="2826" w:type="dxa"/>
            <w:gridSpan w:val="6"/>
          </w:tcPr>
          <w:p w14:paraId="0595787E" w14:textId="2ABEDF9F" w:rsidR="00757DB2" w:rsidRPr="005D547E" w:rsidRDefault="00757DB2" w:rsidP="00757DB2">
            <w:pPr>
              <w:spacing w:line="200" w:lineRule="exact"/>
              <w:jc w:val="center"/>
              <w:rPr>
                <w:rFonts w:ascii="CordiaUPC" w:hAnsi="CordiaUPC" w:cs="CordiaUPC"/>
                <w:sz w:val="24"/>
                <w:szCs w:val="24"/>
              </w:rPr>
            </w:pPr>
            <w:r w:rsidRPr="005D547E">
              <w:rPr>
                <w:rFonts w:ascii="CordiaUPC" w:hAnsi="CordiaUPC" w:cs="CordiaUPC"/>
                <w:i/>
                <w:iCs/>
                <w:sz w:val="24"/>
                <w:szCs w:val="24"/>
              </w:rPr>
              <w:t>(in million Baht)</w:t>
            </w:r>
          </w:p>
        </w:tc>
        <w:tc>
          <w:tcPr>
            <w:tcW w:w="192" w:type="dxa"/>
            <w:vAlign w:val="bottom"/>
          </w:tcPr>
          <w:p w14:paraId="7EC5DFD6" w14:textId="32B930E4" w:rsidR="00757DB2" w:rsidRPr="005D547E" w:rsidRDefault="00757DB2" w:rsidP="00757DB2">
            <w:pPr>
              <w:spacing w:line="200" w:lineRule="exact"/>
              <w:jc w:val="center"/>
              <w:rPr>
                <w:rFonts w:ascii="CordiaUPC" w:hAnsi="CordiaUPC" w:cs="CordiaUPC"/>
                <w:sz w:val="24"/>
                <w:szCs w:val="24"/>
              </w:rPr>
            </w:pPr>
          </w:p>
        </w:tc>
        <w:tc>
          <w:tcPr>
            <w:tcW w:w="722" w:type="dxa"/>
          </w:tcPr>
          <w:p w14:paraId="5DE8915E" w14:textId="77777777" w:rsidR="00757DB2" w:rsidRPr="005D547E" w:rsidRDefault="00757DB2" w:rsidP="00757DB2">
            <w:pPr>
              <w:spacing w:line="200" w:lineRule="exact"/>
              <w:ind w:left="-98" w:right="-68"/>
              <w:jc w:val="center"/>
              <w:rPr>
                <w:rFonts w:ascii="CordiaUPC" w:hAnsi="CordiaUPC" w:cs="CordiaUPC"/>
                <w:sz w:val="24"/>
                <w:szCs w:val="24"/>
              </w:rPr>
            </w:pPr>
          </w:p>
        </w:tc>
        <w:tc>
          <w:tcPr>
            <w:tcW w:w="2870" w:type="dxa"/>
            <w:gridSpan w:val="6"/>
          </w:tcPr>
          <w:p w14:paraId="7234E23F" w14:textId="45E7CFCB" w:rsidR="00757DB2" w:rsidRPr="005D547E" w:rsidRDefault="00757DB2" w:rsidP="00757DB2">
            <w:pPr>
              <w:spacing w:line="200" w:lineRule="exact"/>
              <w:ind w:left="-98" w:right="-68"/>
              <w:jc w:val="center"/>
              <w:rPr>
                <w:rFonts w:ascii="CordiaUPC" w:hAnsi="CordiaUPC" w:cs="CordiaUPC"/>
                <w:sz w:val="24"/>
                <w:szCs w:val="24"/>
              </w:rPr>
            </w:pPr>
            <w:r w:rsidRPr="005D547E">
              <w:rPr>
                <w:rFonts w:ascii="CordiaUPC" w:hAnsi="CordiaUPC" w:cs="CordiaUPC"/>
                <w:i/>
                <w:iCs/>
                <w:sz w:val="24"/>
                <w:szCs w:val="24"/>
              </w:rPr>
              <w:t>(in million Baht)</w:t>
            </w:r>
          </w:p>
        </w:tc>
      </w:tr>
      <w:tr w:rsidR="00864DA0" w:rsidRPr="005D547E" w14:paraId="54A2C547" w14:textId="77777777" w:rsidTr="00864DA0">
        <w:trPr>
          <w:trHeight w:val="362"/>
        </w:trPr>
        <w:tc>
          <w:tcPr>
            <w:tcW w:w="2284" w:type="dxa"/>
          </w:tcPr>
          <w:p w14:paraId="647603A5" w14:textId="77777777" w:rsidR="00864DA0" w:rsidRPr="005D547E" w:rsidRDefault="00864DA0" w:rsidP="00864DA0">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12" w:type="dxa"/>
          </w:tcPr>
          <w:p w14:paraId="0BF5DB4E" w14:textId="77777777" w:rsidR="00864DA0" w:rsidRDefault="00864DA0" w:rsidP="00864DA0">
            <w:pPr>
              <w:pStyle w:val="acctfourfigures"/>
              <w:tabs>
                <w:tab w:val="clear" w:pos="765"/>
                <w:tab w:val="decimal" w:pos="466"/>
              </w:tabs>
              <w:spacing w:line="200" w:lineRule="exact"/>
              <w:ind w:left="-101" w:right="-69"/>
              <w:rPr>
                <w:rFonts w:ascii="CordiaUPC" w:hAnsi="CordiaUPC" w:cs="CordiaUPC"/>
                <w:sz w:val="24"/>
                <w:szCs w:val="24"/>
              </w:rPr>
            </w:pPr>
          </w:p>
          <w:p w14:paraId="5E54FD04" w14:textId="77777777" w:rsidR="00252759" w:rsidRDefault="00252759" w:rsidP="00864DA0">
            <w:pPr>
              <w:pStyle w:val="acctfourfigures"/>
              <w:tabs>
                <w:tab w:val="clear" w:pos="765"/>
                <w:tab w:val="decimal" w:pos="466"/>
              </w:tabs>
              <w:spacing w:line="200" w:lineRule="exact"/>
              <w:ind w:left="-101" w:right="-69"/>
              <w:rPr>
                <w:rFonts w:ascii="CordiaUPC" w:hAnsi="CordiaUPC" w:cs="CordiaUPC"/>
                <w:sz w:val="24"/>
                <w:szCs w:val="24"/>
              </w:rPr>
            </w:pPr>
          </w:p>
          <w:p w14:paraId="1E76C4DC" w14:textId="7D7B6F9F" w:rsidR="00252759" w:rsidRPr="005D547E" w:rsidRDefault="00252759" w:rsidP="00864DA0">
            <w:pPr>
              <w:pStyle w:val="acctfourfigures"/>
              <w:tabs>
                <w:tab w:val="clear" w:pos="765"/>
                <w:tab w:val="decimal" w:pos="466"/>
              </w:tabs>
              <w:spacing w:line="200" w:lineRule="exact"/>
              <w:ind w:left="-101" w:right="-69"/>
              <w:rPr>
                <w:rFonts w:ascii="CordiaUPC" w:hAnsi="CordiaUPC" w:cs="CordiaUPC"/>
                <w:sz w:val="24"/>
                <w:szCs w:val="24"/>
              </w:rPr>
            </w:pPr>
            <w:r>
              <w:rPr>
                <w:rFonts w:ascii="CordiaUPC" w:hAnsi="CordiaUPC" w:cs="CordiaUPC"/>
                <w:sz w:val="24"/>
                <w:szCs w:val="24"/>
              </w:rPr>
              <w:t>1</w:t>
            </w:r>
          </w:p>
        </w:tc>
        <w:tc>
          <w:tcPr>
            <w:tcW w:w="200" w:type="dxa"/>
            <w:gridSpan w:val="2"/>
          </w:tcPr>
          <w:p w14:paraId="4D6ADF52" w14:textId="77777777" w:rsidR="00864DA0" w:rsidRPr="005D547E" w:rsidRDefault="00864DA0" w:rsidP="00864DA0">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vAlign w:val="bottom"/>
          </w:tcPr>
          <w:p w14:paraId="18063DDC" w14:textId="64BF1A8D" w:rsidR="00864DA0" w:rsidRPr="005D547E" w:rsidRDefault="00252759" w:rsidP="00864DA0">
            <w:pPr>
              <w:pStyle w:val="acctfourfigures"/>
              <w:tabs>
                <w:tab w:val="clear" w:pos="765"/>
                <w:tab w:val="decimal" w:pos="466"/>
              </w:tabs>
              <w:spacing w:line="200" w:lineRule="exact"/>
              <w:ind w:left="-101" w:right="-69"/>
              <w:rPr>
                <w:rFonts w:ascii="CordiaUPC" w:hAnsi="CordiaUPC" w:cs="CordiaUPC"/>
                <w:sz w:val="24"/>
                <w:szCs w:val="24"/>
              </w:rPr>
            </w:pPr>
            <w:r>
              <w:rPr>
                <w:rFonts w:ascii="CordiaUPC" w:hAnsi="CordiaUPC" w:cs="CordiaUPC"/>
                <w:sz w:val="24"/>
                <w:szCs w:val="24"/>
              </w:rPr>
              <w:t>12</w:t>
            </w:r>
          </w:p>
        </w:tc>
        <w:tc>
          <w:tcPr>
            <w:tcW w:w="192" w:type="dxa"/>
            <w:vAlign w:val="bottom"/>
          </w:tcPr>
          <w:p w14:paraId="427FD812" w14:textId="77777777" w:rsidR="00864DA0" w:rsidRPr="005D547E" w:rsidRDefault="00864DA0" w:rsidP="00864DA0">
            <w:pPr>
              <w:pStyle w:val="acctfourfigures"/>
              <w:tabs>
                <w:tab w:val="clear" w:pos="765"/>
                <w:tab w:val="decimal" w:pos="702"/>
              </w:tabs>
              <w:spacing w:line="200" w:lineRule="exact"/>
              <w:ind w:right="-89"/>
              <w:rPr>
                <w:rFonts w:ascii="CordiaUPC" w:hAnsi="CordiaUPC" w:cs="CordiaUPC"/>
                <w:b/>
                <w:bCs/>
                <w:sz w:val="24"/>
                <w:szCs w:val="24"/>
              </w:rPr>
            </w:pPr>
          </w:p>
        </w:tc>
        <w:tc>
          <w:tcPr>
            <w:tcW w:w="660" w:type="dxa"/>
            <w:vAlign w:val="bottom"/>
          </w:tcPr>
          <w:p w14:paraId="3D90F864" w14:textId="126A7562" w:rsidR="00864DA0" w:rsidRPr="005D547E" w:rsidRDefault="00252759" w:rsidP="00864DA0">
            <w:pPr>
              <w:pStyle w:val="acctfourfigures"/>
              <w:tabs>
                <w:tab w:val="clear" w:pos="765"/>
                <w:tab w:val="decimal" w:pos="300"/>
              </w:tabs>
              <w:spacing w:line="200" w:lineRule="exact"/>
              <w:ind w:right="-89"/>
              <w:rPr>
                <w:rFonts w:ascii="CordiaUPC" w:hAnsi="CordiaUPC" w:cs="CordiaUPC"/>
                <w:sz w:val="24"/>
                <w:szCs w:val="24"/>
              </w:rPr>
            </w:pPr>
            <w:r>
              <w:rPr>
                <w:rFonts w:ascii="CordiaUPC" w:hAnsi="CordiaUPC" w:cs="CordiaUPC"/>
                <w:sz w:val="24"/>
                <w:szCs w:val="24"/>
              </w:rPr>
              <w:t>-</w:t>
            </w:r>
          </w:p>
        </w:tc>
        <w:tc>
          <w:tcPr>
            <w:tcW w:w="192" w:type="dxa"/>
          </w:tcPr>
          <w:p w14:paraId="3797EE47" w14:textId="77777777" w:rsidR="00864DA0" w:rsidRPr="005D547E" w:rsidRDefault="00864DA0" w:rsidP="00864DA0">
            <w:pPr>
              <w:tabs>
                <w:tab w:val="decimal" w:pos="702"/>
              </w:tabs>
              <w:spacing w:line="200" w:lineRule="exact"/>
              <w:ind w:right="-89"/>
              <w:rPr>
                <w:rFonts w:ascii="CordiaUPC" w:hAnsi="CordiaUPC" w:cs="CordiaUPC"/>
                <w:sz w:val="24"/>
                <w:szCs w:val="24"/>
              </w:rPr>
            </w:pPr>
          </w:p>
        </w:tc>
        <w:tc>
          <w:tcPr>
            <w:tcW w:w="800" w:type="dxa"/>
            <w:vAlign w:val="bottom"/>
          </w:tcPr>
          <w:p w14:paraId="69EB7E8F" w14:textId="1925E222" w:rsidR="00864DA0" w:rsidRPr="005D547E" w:rsidRDefault="00252759" w:rsidP="00864DA0">
            <w:pPr>
              <w:tabs>
                <w:tab w:val="decimal" w:pos="530"/>
              </w:tabs>
              <w:spacing w:line="200" w:lineRule="exact"/>
              <w:ind w:right="-89"/>
              <w:rPr>
                <w:rFonts w:ascii="CordiaUPC" w:hAnsi="CordiaUPC" w:cs="CordiaUPC"/>
                <w:sz w:val="24"/>
                <w:szCs w:val="24"/>
              </w:rPr>
            </w:pPr>
            <w:r>
              <w:rPr>
                <w:rFonts w:ascii="CordiaUPC" w:hAnsi="CordiaUPC" w:cs="CordiaUPC"/>
                <w:sz w:val="24"/>
                <w:szCs w:val="24"/>
              </w:rPr>
              <w:t>-</w:t>
            </w:r>
          </w:p>
        </w:tc>
        <w:tc>
          <w:tcPr>
            <w:tcW w:w="192" w:type="dxa"/>
            <w:vAlign w:val="bottom"/>
          </w:tcPr>
          <w:p w14:paraId="7D95E399" w14:textId="523C2F32" w:rsidR="00864DA0" w:rsidRPr="005D547E" w:rsidRDefault="00864DA0" w:rsidP="00864DA0">
            <w:pPr>
              <w:tabs>
                <w:tab w:val="decimal" w:pos="702"/>
              </w:tabs>
              <w:spacing w:line="200" w:lineRule="exact"/>
              <w:ind w:right="-89"/>
              <w:rPr>
                <w:rFonts w:ascii="CordiaUPC" w:hAnsi="CordiaUPC" w:cs="CordiaUPC"/>
                <w:sz w:val="24"/>
                <w:szCs w:val="24"/>
              </w:rPr>
            </w:pPr>
          </w:p>
        </w:tc>
        <w:tc>
          <w:tcPr>
            <w:tcW w:w="722" w:type="dxa"/>
          </w:tcPr>
          <w:p w14:paraId="5FADC89D" w14:textId="77777777" w:rsidR="00864DA0" w:rsidRPr="005D547E" w:rsidRDefault="00864DA0" w:rsidP="00864DA0">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8F60D5F" w14:textId="77777777" w:rsidR="00864DA0" w:rsidRPr="005D547E" w:rsidRDefault="00864DA0" w:rsidP="00864DA0">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C982DCB" w14:textId="026BC34B" w:rsidR="00864DA0" w:rsidRPr="005D547E" w:rsidRDefault="00864DA0" w:rsidP="00864DA0">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197" w:type="dxa"/>
          </w:tcPr>
          <w:p w14:paraId="2521B79D" w14:textId="77777777" w:rsidR="00864DA0" w:rsidRPr="005D547E" w:rsidRDefault="00864DA0" w:rsidP="00864DA0">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vAlign w:val="bottom"/>
          </w:tcPr>
          <w:p w14:paraId="198DC70C" w14:textId="706D3424" w:rsidR="00864DA0" w:rsidRPr="005D547E" w:rsidRDefault="00864DA0" w:rsidP="00864DA0">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197" w:type="dxa"/>
            <w:vAlign w:val="bottom"/>
          </w:tcPr>
          <w:p w14:paraId="6F19D5FF" w14:textId="77777777" w:rsidR="00864DA0" w:rsidRPr="005D547E" w:rsidRDefault="00864DA0" w:rsidP="00864DA0">
            <w:pPr>
              <w:pStyle w:val="acctfourfigures"/>
              <w:tabs>
                <w:tab w:val="clear" w:pos="765"/>
                <w:tab w:val="decimal" w:pos="702"/>
              </w:tabs>
              <w:spacing w:line="200" w:lineRule="exact"/>
              <w:ind w:right="-89"/>
              <w:rPr>
                <w:rFonts w:ascii="CordiaUPC" w:hAnsi="CordiaUPC" w:cs="CordiaUPC"/>
                <w:b/>
                <w:bCs/>
                <w:sz w:val="24"/>
                <w:szCs w:val="24"/>
              </w:rPr>
            </w:pPr>
          </w:p>
        </w:tc>
        <w:tc>
          <w:tcPr>
            <w:tcW w:w="565" w:type="dxa"/>
            <w:vAlign w:val="bottom"/>
          </w:tcPr>
          <w:p w14:paraId="4D339225" w14:textId="5B53B302" w:rsidR="00864DA0" w:rsidRPr="005D547E" w:rsidRDefault="00864DA0" w:rsidP="00864DA0">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4E7A6EAE" w14:textId="77777777" w:rsidR="00864DA0" w:rsidRPr="005D547E" w:rsidRDefault="00864DA0" w:rsidP="00864DA0">
            <w:pPr>
              <w:tabs>
                <w:tab w:val="decimal" w:pos="702"/>
              </w:tabs>
              <w:spacing w:line="200" w:lineRule="exact"/>
              <w:ind w:right="-89"/>
              <w:rPr>
                <w:rFonts w:ascii="CordiaUPC" w:hAnsi="CordiaUPC" w:cs="CordiaUPC"/>
                <w:sz w:val="24"/>
                <w:szCs w:val="24"/>
              </w:rPr>
            </w:pPr>
          </w:p>
        </w:tc>
        <w:tc>
          <w:tcPr>
            <w:tcW w:w="875" w:type="dxa"/>
            <w:vAlign w:val="bottom"/>
          </w:tcPr>
          <w:p w14:paraId="49F4EFDD" w14:textId="709F7782" w:rsidR="00864DA0" w:rsidRPr="005D547E" w:rsidRDefault="00864DA0" w:rsidP="00864DA0">
            <w:pPr>
              <w:pStyle w:val="acctfourfigures"/>
              <w:tabs>
                <w:tab w:val="clear" w:pos="765"/>
                <w:tab w:val="decimal" w:pos="604"/>
              </w:tabs>
              <w:spacing w:line="200" w:lineRule="exact"/>
              <w:ind w:right="-89"/>
              <w:rPr>
                <w:rFonts w:ascii="CordiaUPC" w:hAnsi="CordiaUPC" w:cs="CordiaUPC"/>
                <w:sz w:val="24"/>
                <w:szCs w:val="24"/>
              </w:rPr>
            </w:pPr>
            <w:r w:rsidRPr="005D547E">
              <w:rPr>
                <w:rFonts w:ascii="CordiaUPC" w:hAnsi="CordiaUPC" w:cs="CordiaUPC"/>
                <w:sz w:val="24"/>
                <w:szCs w:val="24"/>
              </w:rPr>
              <w:t>-</w:t>
            </w:r>
          </w:p>
        </w:tc>
      </w:tr>
      <w:tr w:rsidR="00252759" w:rsidRPr="005D547E" w14:paraId="5CC2321B" w14:textId="77777777" w:rsidTr="00864DA0">
        <w:trPr>
          <w:trHeight w:val="1199"/>
        </w:trPr>
        <w:tc>
          <w:tcPr>
            <w:tcW w:w="2284" w:type="dxa"/>
            <w:vAlign w:val="bottom"/>
          </w:tcPr>
          <w:p w14:paraId="03772663" w14:textId="7F0FD19D" w:rsidR="00252759" w:rsidRPr="005D547E" w:rsidRDefault="00252759" w:rsidP="00252759">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 xml:space="preserve">Companies whose ability to continues as a going concern is uncertain, or unlisted companies whose financial position and operating results are </w:t>
            </w:r>
            <w:proofErr w:type="gramStart"/>
            <w:r w:rsidRPr="005D547E">
              <w:rPr>
                <w:rFonts w:ascii="CordiaUPC" w:hAnsi="CordiaUPC" w:cs="CordiaUPC"/>
                <w:sz w:val="24"/>
                <w:szCs w:val="24"/>
                <w:lang w:val="en-US" w:eastAsia="en-GB" w:bidi="th-TH"/>
              </w:rPr>
              <w:t>similar to</w:t>
            </w:r>
            <w:proofErr w:type="gramEnd"/>
            <w:r w:rsidRPr="005D547E">
              <w:rPr>
                <w:rFonts w:ascii="CordiaUPC" w:hAnsi="CordiaUPC" w:cs="CordiaUPC"/>
                <w:sz w:val="24"/>
                <w:szCs w:val="24"/>
                <w:lang w:val="en-US" w:eastAsia="en-GB" w:bidi="th-TH"/>
              </w:rPr>
              <w:t xml:space="preserve"> the listed companies which meet criteria for delisting from the SET</w:t>
            </w:r>
          </w:p>
        </w:tc>
        <w:tc>
          <w:tcPr>
            <w:tcW w:w="712" w:type="dxa"/>
            <w:tcBorders>
              <w:bottom w:val="single" w:sz="4" w:space="0" w:color="auto"/>
            </w:tcBorders>
          </w:tcPr>
          <w:p w14:paraId="2731AF6F" w14:textId="77777777" w:rsidR="00252759"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p>
          <w:p w14:paraId="581F0A2F" w14:textId="77777777" w:rsidR="00252759"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p>
          <w:p w14:paraId="74D4BE42" w14:textId="77777777" w:rsidR="00252759"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p>
          <w:p w14:paraId="6155C8E1" w14:textId="77777777" w:rsidR="00252759"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p>
          <w:p w14:paraId="5F254276" w14:textId="77777777" w:rsidR="00252759"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p>
          <w:p w14:paraId="71BD87AC" w14:textId="77777777" w:rsidR="00252759"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p>
          <w:p w14:paraId="2C60472B" w14:textId="77777777" w:rsidR="00252759"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p>
          <w:p w14:paraId="2F714AA4" w14:textId="77777777" w:rsidR="00252759"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p>
          <w:p w14:paraId="0D086588" w14:textId="0496FCEA"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r>
              <w:rPr>
                <w:rFonts w:ascii="CordiaUPC" w:hAnsi="CordiaUPC" w:cs="CordiaUPC"/>
                <w:sz w:val="24"/>
                <w:szCs w:val="24"/>
              </w:rPr>
              <w:t>11</w:t>
            </w:r>
          </w:p>
        </w:tc>
        <w:tc>
          <w:tcPr>
            <w:tcW w:w="200" w:type="dxa"/>
            <w:gridSpan w:val="2"/>
          </w:tcPr>
          <w:p w14:paraId="162BC36A"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bottom w:val="single" w:sz="4" w:space="0" w:color="auto"/>
            </w:tcBorders>
            <w:vAlign w:val="bottom"/>
          </w:tcPr>
          <w:p w14:paraId="27F4650B" w14:textId="51EB79DC"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r>
              <w:rPr>
                <w:rFonts w:ascii="CordiaUPC" w:eastAsia="AngsanaNew" w:hAnsi="CordiaUPC" w:cs="CordiaUPC"/>
                <w:sz w:val="24"/>
                <w:szCs w:val="24"/>
                <w:lang w:eastAsia="en-GB"/>
              </w:rPr>
              <w:t>3,843</w:t>
            </w:r>
          </w:p>
        </w:tc>
        <w:tc>
          <w:tcPr>
            <w:tcW w:w="192" w:type="dxa"/>
            <w:vAlign w:val="bottom"/>
          </w:tcPr>
          <w:p w14:paraId="65D51EED"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bottom w:val="single" w:sz="4" w:space="0" w:color="auto"/>
            </w:tcBorders>
            <w:vAlign w:val="bottom"/>
          </w:tcPr>
          <w:p w14:paraId="3C105253" w14:textId="51AEBEAB" w:rsidR="00252759" w:rsidRPr="005D547E" w:rsidRDefault="00252759" w:rsidP="00252759">
            <w:pPr>
              <w:pStyle w:val="acctfourfigures"/>
              <w:tabs>
                <w:tab w:val="clear" w:pos="765"/>
                <w:tab w:val="decimal" w:pos="300"/>
              </w:tabs>
              <w:spacing w:line="200" w:lineRule="exact"/>
              <w:ind w:right="-89"/>
              <w:rPr>
                <w:rFonts w:ascii="CordiaUPC" w:hAnsi="CordiaUPC" w:cs="CordiaUPC"/>
                <w:sz w:val="24"/>
                <w:szCs w:val="24"/>
              </w:rPr>
            </w:pPr>
            <w:r>
              <w:rPr>
                <w:rFonts w:ascii="CordiaUPC" w:eastAsia="AngsanaNew" w:hAnsi="CordiaUPC" w:cs="CordiaUPC"/>
                <w:sz w:val="24"/>
                <w:szCs w:val="24"/>
                <w:lang w:eastAsia="en-GB"/>
              </w:rPr>
              <w:t>1,260</w:t>
            </w:r>
          </w:p>
        </w:tc>
        <w:tc>
          <w:tcPr>
            <w:tcW w:w="192" w:type="dxa"/>
          </w:tcPr>
          <w:p w14:paraId="53637234"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800" w:type="dxa"/>
            <w:tcBorders>
              <w:bottom w:val="single" w:sz="4" w:space="0" w:color="auto"/>
            </w:tcBorders>
            <w:vAlign w:val="bottom"/>
          </w:tcPr>
          <w:p w14:paraId="16344320" w14:textId="37D5867B" w:rsidR="00252759" w:rsidRPr="005D547E" w:rsidRDefault="00252759" w:rsidP="00252759">
            <w:pPr>
              <w:pStyle w:val="acctfourfigures"/>
              <w:tabs>
                <w:tab w:val="clear" w:pos="765"/>
                <w:tab w:val="decimal" w:pos="530"/>
              </w:tabs>
              <w:spacing w:line="200" w:lineRule="exact"/>
              <w:ind w:right="-89"/>
              <w:rPr>
                <w:rFonts w:ascii="CordiaUPC" w:hAnsi="CordiaUPC" w:cs="CordiaUPC"/>
                <w:sz w:val="24"/>
                <w:szCs w:val="24"/>
                <w:lang w:val="en-US" w:bidi="th-TH"/>
              </w:rPr>
            </w:pPr>
            <w:r>
              <w:rPr>
                <w:rFonts w:ascii="CordiaUPC" w:eastAsia="AngsanaNew" w:hAnsi="CordiaUPC" w:cs="CordiaUPC"/>
                <w:sz w:val="24"/>
                <w:szCs w:val="24"/>
                <w:lang w:eastAsia="en-GB"/>
              </w:rPr>
              <w:t>1,890</w:t>
            </w:r>
          </w:p>
        </w:tc>
        <w:tc>
          <w:tcPr>
            <w:tcW w:w="192" w:type="dxa"/>
            <w:vAlign w:val="bottom"/>
          </w:tcPr>
          <w:p w14:paraId="59330707" w14:textId="0A631549" w:rsidR="00252759" w:rsidRPr="005D547E" w:rsidRDefault="00252759" w:rsidP="00252759">
            <w:pPr>
              <w:pStyle w:val="acctfourfigures"/>
              <w:tabs>
                <w:tab w:val="clear" w:pos="765"/>
                <w:tab w:val="decimal" w:pos="530"/>
              </w:tabs>
              <w:spacing w:line="200" w:lineRule="exact"/>
              <w:ind w:left="-79" w:right="-89"/>
              <w:rPr>
                <w:rFonts w:ascii="CordiaUPC" w:hAnsi="CordiaUPC" w:cs="CordiaUPC"/>
                <w:b/>
                <w:bCs/>
                <w:sz w:val="24"/>
                <w:szCs w:val="24"/>
              </w:rPr>
            </w:pPr>
          </w:p>
        </w:tc>
        <w:tc>
          <w:tcPr>
            <w:tcW w:w="722" w:type="dxa"/>
            <w:tcBorders>
              <w:bottom w:val="single" w:sz="4" w:space="0" w:color="auto"/>
            </w:tcBorders>
          </w:tcPr>
          <w:p w14:paraId="3652ED21"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65FDD90"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6C3973B"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88D9BEE"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BA3F012"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B3DD0FB"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D872359"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463D20C"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392DC7C" w14:textId="047DB921"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11</w:t>
            </w:r>
          </w:p>
        </w:tc>
        <w:tc>
          <w:tcPr>
            <w:tcW w:w="197" w:type="dxa"/>
          </w:tcPr>
          <w:p w14:paraId="5421484E"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tcBorders>
              <w:bottom w:val="single" w:sz="2" w:space="0" w:color="auto"/>
            </w:tcBorders>
            <w:vAlign w:val="bottom"/>
          </w:tcPr>
          <w:p w14:paraId="1BDFA836" w14:textId="6FEEC647"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3,</w:t>
            </w:r>
            <w:r w:rsidRPr="005D547E">
              <w:rPr>
                <w:rFonts w:ascii="CordiaUPC" w:hAnsi="CordiaUPC" w:cs="CordiaUPC"/>
                <w:sz w:val="24"/>
                <w:szCs w:val="24"/>
              </w:rPr>
              <w:t>854</w:t>
            </w:r>
          </w:p>
        </w:tc>
        <w:tc>
          <w:tcPr>
            <w:tcW w:w="197" w:type="dxa"/>
            <w:vAlign w:val="bottom"/>
          </w:tcPr>
          <w:p w14:paraId="6E44EB38"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bottom w:val="single" w:sz="2" w:space="0" w:color="auto"/>
            </w:tcBorders>
            <w:vAlign w:val="bottom"/>
          </w:tcPr>
          <w:p w14:paraId="6500A7BF" w14:textId="56DF9532" w:rsidR="00252759" w:rsidRPr="005D547E" w:rsidRDefault="00252759" w:rsidP="00B21DB7">
            <w:pPr>
              <w:pStyle w:val="acctfourfigures"/>
              <w:tabs>
                <w:tab w:val="clear" w:pos="765"/>
                <w:tab w:val="decimal" w:pos="384"/>
              </w:tabs>
              <w:spacing w:line="200" w:lineRule="exact"/>
              <w:ind w:left="-79" w:right="-89"/>
              <w:rPr>
                <w:rFonts w:ascii="CordiaUPC" w:hAnsi="CordiaUPC" w:cs="CordiaUPC"/>
                <w:sz w:val="24"/>
                <w:szCs w:val="24"/>
              </w:rPr>
            </w:pPr>
            <w:r w:rsidRPr="005D547E">
              <w:rPr>
                <w:rFonts w:ascii="CordiaUPC" w:eastAsia="AngsanaNew" w:hAnsi="CordiaUPC" w:cs="CordiaUPC"/>
                <w:sz w:val="24"/>
                <w:szCs w:val="24"/>
                <w:lang w:eastAsia="en-GB"/>
              </w:rPr>
              <w:t>1,563</w:t>
            </w:r>
          </w:p>
        </w:tc>
        <w:tc>
          <w:tcPr>
            <w:tcW w:w="192" w:type="dxa"/>
          </w:tcPr>
          <w:p w14:paraId="65303382"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875" w:type="dxa"/>
            <w:tcBorders>
              <w:bottom w:val="single" w:sz="2" w:space="0" w:color="auto"/>
            </w:tcBorders>
            <w:vAlign w:val="bottom"/>
          </w:tcPr>
          <w:p w14:paraId="0534FC5D" w14:textId="6B7AA597" w:rsidR="00252759" w:rsidRPr="005D547E" w:rsidRDefault="00252759" w:rsidP="00252759">
            <w:pPr>
              <w:pStyle w:val="acctfourfigures"/>
              <w:tabs>
                <w:tab w:val="clear" w:pos="765"/>
                <w:tab w:val="decimal" w:pos="604"/>
              </w:tabs>
              <w:spacing w:line="200" w:lineRule="exact"/>
              <w:ind w:left="-79" w:right="-89"/>
              <w:rPr>
                <w:rFonts w:ascii="CordiaUPC" w:hAnsi="CordiaUPC" w:cs="CordiaUPC"/>
                <w:sz w:val="24"/>
                <w:szCs w:val="24"/>
              </w:rPr>
            </w:pPr>
            <w:r w:rsidRPr="005D547E">
              <w:rPr>
                <w:rFonts w:ascii="CordiaUPC" w:hAnsi="CordiaUPC" w:cs="CordiaUPC"/>
                <w:sz w:val="24"/>
                <w:szCs w:val="24"/>
                <w:lang w:val="en-US" w:bidi="th-TH"/>
              </w:rPr>
              <w:t>1,597</w:t>
            </w:r>
          </w:p>
        </w:tc>
      </w:tr>
      <w:tr w:rsidR="00252759" w:rsidRPr="005D547E" w14:paraId="403387AF" w14:textId="77777777" w:rsidTr="00864DA0">
        <w:trPr>
          <w:trHeight w:val="50"/>
        </w:trPr>
        <w:tc>
          <w:tcPr>
            <w:tcW w:w="2284" w:type="dxa"/>
            <w:vAlign w:val="bottom"/>
          </w:tcPr>
          <w:p w14:paraId="21092A19" w14:textId="77777777" w:rsidR="00252759" w:rsidRPr="005D547E" w:rsidRDefault="00252759" w:rsidP="00252759">
            <w:pPr>
              <w:spacing w:line="20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12" w:type="dxa"/>
            <w:tcBorders>
              <w:top w:val="single" w:sz="4" w:space="0" w:color="auto"/>
              <w:bottom w:val="double" w:sz="4" w:space="0" w:color="auto"/>
            </w:tcBorders>
          </w:tcPr>
          <w:p w14:paraId="77A0D752" w14:textId="61F0D09B" w:rsidR="00252759" w:rsidRPr="005D547E" w:rsidRDefault="00252759" w:rsidP="00252759">
            <w:pPr>
              <w:pStyle w:val="acctfourfigures"/>
              <w:tabs>
                <w:tab w:val="clear" w:pos="765"/>
                <w:tab w:val="decimal" w:pos="466"/>
              </w:tabs>
              <w:spacing w:line="200" w:lineRule="exact"/>
              <w:ind w:left="-101" w:right="-69"/>
              <w:rPr>
                <w:rFonts w:ascii="CordiaUPC" w:hAnsi="CordiaUPC" w:cs="CordiaUPC"/>
                <w:b/>
                <w:bCs/>
                <w:sz w:val="24"/>
                <w:szCs w:val="24"/>
              </w:rPr>
            </w:pPr>
            <w:r>
              <w:rPr>
                <w:rFonts w:ascii="CordiaUPC" w:hAnsi="CordiaUPC" w:cs="CordiaUPC"/>
                <w:b/>
                <w:bCs/>
                <w:sz w:val="24"/>
                <w:szCs w:val="24"/>
              </w:rPr>
              <w:t>12</w:t>
            </w:r>
          </w:p>
        </w:tc>
        <w:tc>
          <w:tcPr>
            <w:tcW w:w="200" w:type="dxa"/>
            <w:gridSpan w:val="2"/>
          </w:tcPr>
          <w:p w14:paraId="7071679C"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top w:val="single" w:sz="4" w:space="0" w:color="auto"/>
              <w:bottom w:val="double" w:sz="4" w:space="0" w:color="auto"/>
            </w:tcBorders>
            <w:vAlign w:val="bottom"/>
          </w:tcPr>
          <w:p w14:paraId="49A0D192" w14:textId="1594E6CA" w:rsidR="00252759" w:rsidRPr="005D547E" w:rsidRDefault="00252759" w:rsidP="00252759">
            <w:pPr>
              <w:pStyle w:val="acctfourfigures"/>
              <w:tabs>
                <w:tab w:val="clear" w:pos="765"/>
                <w:tab w:val="decimal" w:pos="466"/>
              </w:tabs>
              <w:spacing w:line="200" w:lineRule="exact"/>
              <w:ind w:left="-101" w:right="-69"/>
              <w:rPr>
                <w:rFonts w:ascii="CordiaUPC" w:hAnsi="CordiaUPC" w:cs="CordiaUPC"/>
                <w:b/>
                <w:bCs/>
                <w:sz w:val="24"/>
                <w:szCs w:val="24"/>
              </w:rPr>
            </w:pPr>
            <w:r>
              <w:rPr>
                <w:rFonts w:ascii="CordiaUPC" w:eastAsia="AngsanaNew" w:hAnsi="CordiaUPC" w:cs="CordiaUPC"/>
                <w:b/>
                <w:bCs/>
                <w:sz w:val="24"/>
                <w:szCs w:val="24"/>
                <w:lang w:eastAsia="en-GB"/>
              </w:rPr>
              <w:t>3,855</w:t>
            </w:r>
          </w:p>
        </w:tc>
        <w:tc>
          <w:tcPr>
            <w:tcW w:w="192" w:type="dxa"/>
            <w:vAlign w:val="bottom"/>
          </w:tcPr>
          <w:p w14:paraId="3994984B"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top w:val="single" w:sz="4" w:space="0" w:color="auto"/>
              <w:bottom w:val="double" w:sz="4" w:space="0" w:color="auto"/>
            </w:tcBorders>
            <w:vAlign w:val="bottom"/>
          </w:tcPr>
          <w:p w14:paraId="14A34F50" w14:textId="0C669F83" w:rsidR="00252759" w:rsidRPr="005D547E" w:rsidRDefault="00252759" w:rsidP="00252759">
            <w:pPr>
              <w:pStyle w:val="acctfourfigures"/>
              <w:tabs>
                <w:tab w:val="clear" w:pos="765"/>
                <w:tab w:val="decimal" w:pos="300"/>
              </w:tabs>
              <w:spacing w:line="200" w:lineRule="exact"/>
              <w:ind w:right="-89"/>
              <w:rPr>
                <w:rFonts w:ascii="CordiaUPC" w:hAnsi="CordiaUPC" w:cs="CordiaUPC"/>
                <w:b/>
                <w:bCs/>
                <w:sz w:val="24"/>
                <w:szCs w:val="24"/>
              </w:rPr>
            </w:pPr>
            <w:r>
              <w:rPr>
                <w:rFonts w:ascii="CordiaUPC" w:eastAsia="AngsanaNew" w:hAnsi="CordiaUPC" w:cs="CordiaUPC"/>
                <w:b/>
                <w:bCs/>
                <w:sz w:val="24"/>
                <w:szCs w:val="24"/>
                <w:lang w:eastAsia="en-GB"/>
              </w:rPr>
              <w:t>1,260</w:t>
            </w:r>
          </w:p>
        </w:tc>
        <w:tc>
          <w:tcPr>
            <w:tcW w:w="192" w:type="dxa"/>
          </w:tcPr>
          <w:p w14:paraId="73CED2A5"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800" w:type="dxa"/>
            <w:tcBorders>
              <w:top w:val="single" w:sz="4" w:space="0" w:color="auto"/>
              <w:bottom w:val="double" w:sz="4" w:space="0" w:color="auto"/>
            </w:tcBorders>
            <w:vAlign w:val="bottom"/>
          </w:tcPr>
          <w:p w14:paraId="0C2FA4D3" w14:textId="58022D0B" w:rsidR="00252759" w:rsidRPr="005D547E" w:rsidRDefault="00252759" w:rsidP="00252759">
            <w:pPr>
              <w:pStyle w:val="acctfourfigures"/>
              <w:tabs>
                <w:tab w:val="clear" w:pos="765"/>
                <w:tab w:val="decimal" w:pos="530"/>
              </w:tabs>
              <w:spacing w:line="200" w:lineRule="exact"/>
              <w:ind w:left="-79" w:right="-89"/>
              <w:rPr>
                <w:rFonts w:ascii="CordiaUPC" w:hAnsi="CordiaUPC" w:cs="CordiaUPC"/>
                <w:b/>
                <w:bCs/>
                <w:sz w:val="24"/>
                <w:szCs w:val="24"/>
              </w:rPr>
            </w:pPr>
            <w:r>
              <w:rPr>
                <w:rFonts w:ascii="CordiaUPC" w:eastAsia="AngsanaNew" w:hAnsi="CordiaUPC" w:cs="CordiaUPC"/>
                <w:b/>
                <w:bCs/>
                <w:sz w:val="24"/>
                <w:szCs w:val="24"/>
                <w:lang w:eastAsia="en-GB"/>
              </w:rPr>
              <w:t>1,890</w:t>
            </w:r>
          </w:p>
        </w:tc>
        <w:tc>
          <w:tcPr>
            <w:tcW w:w="192" w:type="dxa"/>
            <w:vAlign w:val="bottom"/>
          </w:tcPr>
          <w:p w14:paraId="58267046" w14:textId="6DFFDF8A" w:rsidR="00252759" w:rsidRPr="005D547E" w:rsidRDefault="00252759" w:rsidP="00252759">
            <w:pPr>
              <w:pStyle w:val="acctfourfigures"/>
              <w:tabs>
                <w:tab w:val="clear" w:pos="765"/>
                <w:tab w:val="decimal" w:pos="530"/>
              </w:tabs>
              <w:spacing w:line="200" w:lineRule="exact"/>
              <w:ind w:left="-79" w:right="-89"/>
              <w:rPr>
                <w:rFonts w:ascii="CordiaUPC" w:hAnsi="CordiaUPC" w:cs="CordiaUPC"/>
                <w:b/>
                <w:bCs/>
                <w:sz w:val="24"/>
                <w:szCs w:val="24"/>
              </w:rPr>
            </w:pPr>
          </w:p>
        </w:tc>
        <w:tc>
          <w:tcPr>
            <w:tcW w:w="722" w:type="dxa"/>
            <w:tcBorders>
              <w:top w:val="single" w:sz="4" w:space="0" w:color="auto"/>
              <w:bottom w:val="double" w:sz="4" w:space="0" w:color="auto"/>
            </w:tcBorders>
          </w:tcPr>
          <w:p w14:paraId="401C3FC4" w14:textId="468DEE9D" w:rsidR="00252759" w:rsidRPr="005D547E" w:rsidRDefault="00252759" w:rsidP="00252759">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12</w:t>
            </w:r>
          </w:p>
        </w:tc>
        <w:tc>
          <w:tcPr>
            <w:tcW w:w="197" w:type="dxa"/>
          </w:tcPr>
          <w:p w14:paraId="16C71D18"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b/>
                <w:bCs/>
                <w:sz w:val="24"/>
                <w:szCs w:val="24"/>
              </w:rPr>
            </w:pPr>
          </w:p>
        </w:tc>
        <w:tc>
          <w:tcPr>
            <w:tcW w:w="844" w:type="dxa"/>
            <w:tcBorders>
              <w:top w:val="single" w:sz="2" w:space="0" w:color="auto"/>
              <w:bottom w:val="double" w:sz="4" w:space="0" w:color="auto"/>
            </w:tcBorders>
            <w:vAlign w:val="bottom"/>
          </w:tcPr>
          <w:p w14:paraId="6FB3E1DB" w14:textId="1DC8412E" w:rsidR="00252759" w:rsidRPr="005D547E" w:rsidRDefault="00252759" w:rsidP="00252759">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3,866</w:t>
            </w:r>
          </w:p>
        </w:tc>
        <w:tc>
          <w:tcPr>
            <w:tcW w:w="197" w:type="dxa"/>
            <w:vAlign w:val="bottom"/>
          </w:tcPr>
          <w:p w14:paraId="62EC7AFA"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2536C2BB" w14:textId="13871DC7" w:rsidR="00252759" w:rsidRPr="005D547E" w:rsidRDefault="00252759" w:rsidP="00252759">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1,563</w:t>
            </w:r>
          </w:p>
        </w:tc>
        <w:tc>
          <w:tcPr>
            <w:tcW w:w="192" w:type="dxa"/>
          </w:tcPr>
          <w:p w14:paraId="40D947B7"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875" w:type="dxa"/>
            <w:tcBorders>
              <w:top w:val="single" w:sz="2" w:space="0" w:color="auto"/>
              <w:bottom w:val="double" w:sz="4" w:space="0" w:color="auto"/>
            </w:tcBorders>
            <w:vAlign w:val="bottom"/>
          </w:tcPr>
          <w:p w14:paraId="6AA111C4" w14:textId="00441F7A" w:rsidR="00252759" w:rsidRPr="005D547E" w:rsidRDefault="00252759" w:rsidP="00252759">
            <w:pPr>
              <w:pStyle w:val="acctfourfigures"/>
              <w:tabs>
                <w:tab w:val="clear" w:pos="765"/>
                <w:tab w:val="decimal" w:pos="604"/>
              </w:tabs>
              <w:spacing w:line="200" w:lineRule="exact"/>
              <w:ind w:left="-79" w:right="-89"/>
              <w:rPr>
                <w:rFonts w:ascii="CordiaUPC" w:hAnsi="CordiaUPC" w:cs="CordiaUPC"/>
                <w:b/>
                <w:bCs/>
                <w:sz w:val="24"/>
                <w:szCs w:val="24"/>
              </w:rPr>
            </w:pPr>
            <w:r w:rsidRPr="005D547E">
              <w:rPr>
                <w:rFonts w:ascii="CordiaUPC" w:hAnsi="CordiaUPC" w:cs="CordiaUPC"/>
                <w:b/>
                <w:bCs/>
                <w:sz w:val="24"/>
                <w:szCs w:val="24"/>
              </w:rPr>
              <w:t>1,597</w:t>
            </w:r>
          </w:p>
        </w:tc>
      </w:tr>
    </w:tbl>
    <w:p w14:paraId="69D2B29C" w14:textId="77777777" w:rsidR="00B32F0E" w:rsidRDefault="00B32F0E">
      <w:pPr>
        <w:rPr>
          <w:rFonts w:ascii="CordiaUPC" w:hAnsi="CordiaUPC" w:cs="CordiaUPC"/>
          <w:szCs w:val="22"/>
        </w:rPr>
      </w:pPr>
    </w:p>
    <w:tbl>
      <w:tblPr>
        <w:tblW w:w="9675" w:type="dxa"/>
        <w:tblInd w:w="558" w:type="dxa"/>
        <w:tblLayout w:type="fixed"/>
        <w:tblCellMar>
          <w:left w:w="86" w:type="dxa"/>
          <w:right w:w="86" w:type="dxa"/>
        </w:tblCellMar>
        <w:tblLook w:val="01E0" w:firstRow="1" w:lastRow="1" w:firstColumn="1" w:lastColumn="1" w:noHBand="0" w:noVBand="0"/>
      </w:tblPr>
      <w:tblGrid>
        <w:gridCol w:w="2287"/>
        <w:gridCol w:w="728"/>
        <w:gridCol w:w="192"/>
        <w:gridCol w:w="788"/>
        <w:gridCol w:w="192"/>
        <w:gridCol w:w="660"/>
        <w:gridCol w:w="192"/>
        <w:gridCol w:w="784"/>
        <w:gridCol w:w="216"/>
        <w:gridCol w:w="711"/>
        <w:gridCol w:w="200"/>
        <w:gridCol w:w="898"/>
        <w:gridCol w:w="192"/>
        <w:gridCol w:w="565"/>
        <w:gridCol w:w="192"/>
        <w:gridCol w:w="871"/>
        <w:gridCol w:w="7"/>
      </w:tblGrid>
      <w:tr w:rsidR="005D547E" w:rsidRPr="005D547E" w14:paraId="7DADB3DD" w14:textId="77777777" w:rsidTr="00757DB2">
        <w:trPr>
          <w:trHeight w:val="137"/>
        </w:trPr>
        <w:tc>
          <w:tcPr>
            <w:tcW w:w="2287" w:type="dxa"/>
          </w:tcPr>
          <w:p w14:paraId="44A7F836"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388" w:type="dxa"/>
            <w:gridSpan w:val="16"/>
          </w:tcPr>
          <w:p w14:paraId="7AE9FD77" w14:textId="75C66F77" w:rsidR="005D547E" w:rsidRPr="005D547E" w:rsidRDefault="005D547E" w:rsidP="005D547E">
            <w:pPr>
              <w:spacing w:line="200" w:lineRule="exact"/>
              <w:ind w:left="-98" w:right="-68"/>
              <w:jc w:val="center"/>
              <w:rPr>
                <w:rFonts w:ascii="CordiaUPC" w:hAnsi="CordiaUPC" w:cs="CordiaUPC"/>
                <w:sz w:val="24"/>
                <w:szCs w:val="24"/>
              </w:rPr>
            </w:pPr>
            <w:r w:rsidRPr="005D547E">
              <w:rPr>
                <w:rFonts w:ascii="CordiaUPC" w:hAnsi="CordiaUPC" w:cs="CordiaUPC"/>
                <w:b/>
                <w:bCs/>
                <w:sz w:val="24"/>
                <w:szCs w:val="24"/>
              </w:rPr>
              <w:t>Bank only</w:t>
            </w:r>
          </w:p>
        </w:tc>
      </w:tr>
      <w:tr w:rsidR="00864DA0" w:rsidRPr="005D547E" w14:paraId="29C5125D" w14:textId="77777777" w:rsidTr="00757DB2">
        <w:trPr>
          <w:trHeight w:val="137"/>
        </w:trPr>
        <w:tc>
          <w:tcPr>
            <w:tcW w:w="2287" w:type="dxa"/>
          </w:tcPr>
          <w:p w14:paraId="0BDA2C62" w14:textId="77777777" w:rsidR="00864DA0" w:rsidRPr="005D547E" w:rsidRDefault="00864DA0" w:rsidP="00864DA0">
            <w:pPr>
              <w:spacing w:line="200" w:lineRule="exact"/>
              <w:rPr>
                <w:rFonts w:ascii="CordiaUPC" w:hAnsi="CordiaUPC" w:cs="CordiaUPC"/>
                <w:b/>
                <w:bCs/>
                <w:color w:val="000000"/>
                <w:sz w:val="24"/>
                <w:szCs w:val="24"/>
                <w:lang w:val="en-US"/>
              </w:rPr>
            </w:pPr>
          </w:p>
        </w:tc>
        <w:tc>
          <w:tcPr>
            <w:tcW w:w="3536" w:type="dxa"/>
            <w:gridSpan w:val="7"/>
          </w:tcPr>
          <w:p w14:paraId="5E73DB96" w14:textId="1732FC46" w:rsidR="00864DA0" w:rsidRPr="005D547E" w:rsidRDefault="00864DA0" w:rsidP="00864DA0">
            <w:pPr>
              <w:spacing w:line="200" w:lineRule="exact"/>
              <w:jc w:val="center"/>
              <w:rPr>
                <w:rFonts w:ascii="CordiaUPC" w:hAnsi="CordiaUPC" w:cs="CordiaUPC"/>
                <w:sz w:val="24"/>
                <w:szCs w:val="24"/>
              </w:rPr>
            </w:pPr>
            <w:r w:rsidRPr="00864DA0">
              <w:rPr>
                <w:rFonts w:ascii="CordiaUPC" w:hAnsi="CordiaUPC" w:cs="CordiaUPC" w:hint="cs"/>
                <w:color w:val="000000"/>
                <w:sz w:val="24"/>
                <w:szCs w:val="24"/>
                <w:lang w:val="en-US" w:bidi="th-TH"/>
              </w:rPr>
              <w:t>30 June 202</w:t>
            </w:r>
            <w:r w:rsidRPr="00864DA0">
              <w:rPr>
                <w:rFonts w:ascii="CordiaUPC" w:hAnsi="CordiaUPC" w:cs="CordiaUPC"/>
                <w:color w:val="000000"/>
                <w:sz w:val="24"/>
                <w:szCs w:val="24"/>
                <w:lang w:val="en-US" w:bidi="th-TH"/>
              </w:rPr>
              <w:t>1</w:t>
            </w:r>
          </w:p>
        </w:tc>
        <w:tc>
          <w:tcPr>
            <w:tcW w:w="216" w:type="dxa"/>
            <w:vAlign w:val="bottom"/>
          </w:tcPr>
          <w:p w14:paraId="1DBBEAE7" w14:textId="77777777" w:rsidR="00864DA0" w:rsidRPr="005D547E" w:rsidRDefault="00864DA0" w:rsidP="00864DA0">
            <w:pPr>
              <w:spacing w:line="200" w:lineRule="exact"/>
              <w:jc w:val="center"/>
              <w:rPr>
                <w:rFonts w:ascii="CordiaUPC" w:hAnsi="CordiaUPC" w:cs="CordiaUPC"/>
                <w:sz w:val="24"/>
                <w:szCs w:val="24"/>
              </w:rPr>
            </w:pPr>
          </w:p>
        </w:tc>
        <w:tc>
          <w:tcPr>
            <w:tcW w:w="3636" w:type="dxa"/>
            <w:gridSpan w:val="8"/>
          </w:tcPr>
          <w:p w14:paraId="5C9DB8BD" w14:textId="42F26067" w:rsidR="00864DA0" w:rsidRPr="005D547E" w:rsidRDefault="00864DA0" w:rsidP="00864DA0">
            <w:pPr>
              <w:spacing w:line="200" w:lineRule="exact"/>
              <w:ind w:left="-98" w:right="-68"/>
              <w:jc w:val="center"/>
              <w:rPr>
                <w:rFonts w:ascii="CordiaUPC" w:hAnsi="CordiaUPC" w:cs="CordiaUPC"/>
                <w:sz w:val="24"/>
                <w:szCs w:val="24"/>
              </w:rPr>
            </w:pPr>
            <w:r w:rsidRPr="00864DA0">
              <w:rPr>
                <w:rFonts w:ascii="CordiaUPC" w:hAnsi="CordiaUPC" w:cs="CordiaUPC" w:hint="cs"/>
                <w:color w:val="000000"/>
                <w:sz w:val="24"/>
                <w:szCs w:val="24"/>
                <w:lang w:val="en-US" w:eastAsia="en-GB" w:bidi="th-TH"/>
              </w:rPr>
              <w:t>31 December 20</w:t>
            </w:r>
            <w:r w:rsidRPr="00864DA0">
              <w:rPr>
                <w:rFonts w:ascii="CordiaUPC" w:hAnsi="CordiaUPC" w:cs="CordiaUPC"/>
                <w:color w:val="000000"/>
                <w:sz w:val="24"/>
                <w:szCs w:val="24"/>
                <w:lang w:val="en-US" w:eastAsia="en-GB" w:bidi="th-TH"/>
              </w:rPr>
              <w:t>20</w:t>
            </w:r>
          </w:p>
        </w:tc>
      </w:tr>
      <w:tr w:rsidR="005D547E" w:rsidRPr="005D547E" w14:paraId="4365F1C2" w14:textId="77777777" w:rsidTr="00757DB2">
        <w:trPr>
          <w:gridAfter w:val="1"/>
          <w:wAfter w:w="7" w:type="dxa"/>
          <w:trHeight w:val="137"/>
        </w:trPr>
        <w:tc>
          <w:tcPr>
            <w:tcW w:w="2287" w:type="dxa"/>
          </w:tcPr>
          <w:p w14:paraId="085E3C40" w14:textId="77777777" w:rsidR="005D547E" w:rsidRPr="005D547E" w:rsidRDefault="005D547E" w:rsidP="005D547E">
            <w:pPr>
              <w:spacing w:line="200" w:lineRule="exact"/>
              <w:rPr>
                <w:rFonts w:ascii="CordiaUPC" w:hAnsi="CordiaUPC" w:cs="CordiaUPC"/>
                <w:b/>
                <w:bCs/>
                <w:color w:val="000000"/>
                <w:sz w:val="24"/>
                <w:szCs w:val="24"/>
                <w:lang w:val="en-US"/>
              </w:rPr>
            </w:pPr>
          </w:p>
        </w:tc>
        <w:tc>
          <w:tcPr>
            <w:tcW w:w="728" w:type="dxa"/>
          </w:tcPr>
          <w:p w14:paraId="077CBAEE" w14:textId="77777777" w:rsidR="002925E8" w:rsidRDefault="002925E8" w:rsidP="005D547E">
            <w:pPr>
              <w:spacing w:line="200" w:lineRule="exact"/>
              <w:jc w:val="center"/>
              <w:rPr>
                <w:rFonts w:ascii="CordiaUPC" w:hAnsi="CordiaUPC" w:cs="CordiaUPC"/>
                <w:sz w:val="24"/>
                <w:szCs w:val="24"/>
              </w:rPr>
            </w:pPr>
          </w:p>
          <w:p w14:paraId="223A1B26" w14:textId="68F4841A"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2A30479D"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19381E77"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w:t>
            </w:r>
            <w:proofErr w:type="spellStart"/>
            <w:r w:rsidRPr="005D547E">
              <w:rPr>
                <w:rFonts w:ascii="CordiaUPC" w:hAnsi="CordiaUPC" w:cs="CordiaUPC"/>
                <w:sz w:val="24"/>
                <w:szCs w:val="24"/>
              </w:rPr>
              <w:t>panies</w:t>
            </w:r>
            <w:proofErr w:type="spellEnd"/>
          </w:p>
        </w:tc>
        <w:tc>
          <w:tcPr>
            <w:tcW w:w="192" w:type="dxa"/>
          </w:tcPr>
          <w:p w14:paraId="18F57933" w14:textId="77777777" w:rsidR="005D547E" w:rsidRPr="005D547E" w:rsidRDefault="005D547E" w:rsidP="005D547E">
            <w:pPr>
              <w:spacing w:line="200" w:lineRule="exact"/>
              <w:jc w:val="center"/>
              <w:rPr>
                <w:rFonts w:ascii="CordiaUPC" w:hAnsi="CordiaUPC" w:cs="CordiaUPC"/>
                <w:sz w:val="24"/>
                <w:szCs w:val="24"/>
              </w:rPr>
            </w:pPr>
          </w:p>
        </w:tc>
        <w:tc>
          <w:tcPr>
            <w:tcW w:w="788" w:type="dxa"/>
            <w:vAlign w:val="bottom"/>
          </w:tcPr>
          <w:p w14:paraId="1C375553"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Cost value</w:t>
            </w:r>
          </w:p>
        </w:tc>
        <w:tc>
          <w:tcPr>
            <w:tcW w:w="192" w:type="dxa"/>
            <w:vAlign w:val="bottom"/>
          </w:tcPr>
          <w:p w14:paraId="11D102AF" w14:textId="77777777" w:rsidR="005D547E" w:rsidRPr="005D547E" w:rsidRDefault="005D547E" w:rsidP="005D547E">
            <w:pPr>
              <w:spacing w:line="200" w:lineRule="exact"/>
              <w:jc w:val="center"/>
              <w:rPr>
                <w:rFonts w:ascii="CordiaUPC" w:hAnsi="CordiaUPC" w:cs="CordiaUPC"/>
                <w:sz w:val="24"/>
                <w:szCs w:val="24"/>
              </w:rPr>
            </w:pPr>
          </w:p>
        </w:tc>
        <w:tc>
          <w:tcPr>
            <w:tcW w:w="660" w:type="dxa"/>
            <w:vAlign w:val="bottom"/>
          </w:tcPr>
          <w:p w14:paraId="1A60A986"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tcPr>
          <w:p w14:paraId="09544B21" w14:textId="77777777" w:rsidR="005D547E" w:rsidRPr="005D547E" w:rsidRDefault="005D547E" w:rsidP="005D547E">
            <w:pPr>
              <w:spacing w:line="200" w:lineRule="exact"/>
              <w:jc w:val="center"/>
              <w:rPr>
                <w:rFonts w:ascii="CordiaUPC" w:hAnsi="CordiaUPC" w:cs="CordiaUPC"/>
                <w:sz w:val="24"/>
                <w:szCs w:val="24"/>
              </w:rPr>
            </w:pPr>
          </w:p>
        </w:tc>
        <w:tc>
          <w:tcPr>
            <w:tcW w:w="784" w:type="dxa"/>
            <w:vAlign w:val="bottom"/>
          </w:tcPr>
          <w:p w14:paraId="5FE5F0DD" w14:textId="77777777" w:rsidR="002925E8" w:rsidRPr="005D547E" w:rsidRDefault="002925E8" w:rsidP="002925E8">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1356291A" w14:textId="16B7C67D" w:rsidR="002925E8"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expected</w:t>
            </w:r>
          </w:p>
          <w:p w14:paraId="6B73839D" w14:textId="5D2CC4B9" w:rsidR="002925E8" w:rsidRPr="005D547E"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credit</w:t>
            </w:r>
          </w:p>
          <w:p w14:paraId="074EAE7E" w14:textId="4F036D1A" w:rsidR="005D547E" w:rsidRPr="005D547E" w:rsidRDefault="002925E8" w:rsidP="002925E8">
            <w:pPr>
              <w:spacing w:line="200" w:lineRule="exact"/>
              <w:jc w:val="center"/>
              <w:rPr>
                <w:rFonts w:ascii="CordiaUPC" w:hAnsi="CordiaUPC" w:cs="CordiaUPC"/>
                <w:sz w:val="24"/>
                <w:szCs w:val="24"/>
              </w:rPr>
            </w:pPr>
            <w:r w:rsidRPr="005D547E">
              <w:rPr>
                <w:rFonts w:ascii="CordiaUPC" w:hAnsi="CordiaUPC" w:cs="CordiaUPC"/>
                <w:sz w:val="24"/>
                <w:szCs w:val="24"/>
                <w:cs/>
                <w:lang w:bidi="th-TH"/>
              </w:rPr>
              <w:t xml:space="preserve"> </w:t>
            </w:r>
            <w:r>
              <w:rPr>
                <w:rFonts w:ascii="CordiaUPC" w:hAnsi="CordiaUPC" w:cs="CordiaUPC"/>
                <w:sz w:val="24"/>
                <w:szCs w:val="24"/>
                <w:lang w:bidi="th-TH"/>
              </w:rPr>
              <w:t>loss</w:t>
            </w:r>
          </w:p>
        </w:tc>
        <w:tc>
          <w:tcPr>
            <w:tcW w:w="216" w:type="dxa"/>
            <w:vAlign w:val="bottom"/>
          </w:tcPr>
          <w:p w14:paraId="7088DEF4" w14:textId="77777777" w:rsidR="005D547E" w:rsidRPr="005D547E" w:rsidRDefault="005D547E" w:rsidP="005D547E">
            <w:pPr>
              <w:spacing w:line="200" w:lineRule="exact"/>
              <w:jc w:val="center"/>
              <w:rPr>
                <w:rFonts w:ascii="CordiaUPC" w:hAnsi="CordiaUPC" w:cs="CordiaUPC"/>
                <w:sz w:val="24"/>
                <w:szCs w:val="24"/>
              </w:rPr>
            </w:pPr>
          </w:p>
        </w:tc>
        <w:tc>
          <w:tcPr>
            <w:tcW w:w="711" w:type="dxa"/>
          </w:tcPr>
          <w:p w14:paraId="679F6709" w14:textId="77777777" w:rsidR="002925E8" w:rsidRDefault="002925E8" w:rsidP="005D547E">
            <w:pPr>
              <w:spacing w:line="200" w:lineRule="exact"/>
              <w:jc w:val="center"/>
              <w:rPr>
                <w:rFonts w:ascii="CordiaUPC" w:hAnsi="CordiaUPC" w:cs="CordiaUPC"/>
                <w:sz w:val="24"/>
                <w:szCs w:val="24"/>
              </w:rPr>
            </w:pPr>
          </w:p>
          <w:p w14:paraId="4DDE25E9" w14:textId="571BFC00"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No.</w:t>
            </w:r>
          </w:p>
          <w:p w14:paraId="5E612B71"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of</w:t>
            </w:r>
          </w:p>
          <w:p w14:paraId="50CC790C"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Com-</w:t>
            </w:r>
            <w:proofErr w:type="spellStart"/>
            <w:r w:rsidRPr="005D547E">
              <w:rPr>
                <w:rFonts w:ascii="CordiaUPC" w:hAnsi="CordiaUPC" w:cs="CordiaUPC"/>
                <w:sz w:val="24"/>
                <w:szCs w:val="24"/>
              </w:rPr>
              <w:t>panies</w:t>
            </w:r>
            <w:proofErr w:type="spellEnd"/>
          </w:p>
        </w:tc>
        <w:tc>
          <w:tcPr>
            <w:tcW w:w="200" w:type="dxa"/>
          </w:tcPr>
          <w:p w14:paraId="4F4CA9E2" w14:textId="77777777" w:rsidR="005D547E" w:rsidRPr="005D547E" w:rsidRDefault="005D547E" w:rsidP="005D547E">
            <w:pPr>
              <w:spacing w:line="200" w:lineRule="exact"/>
              <w:jc w:val="center"/>
              <w:rPr>
                <w:rFonts w:ascii="CordiaUPC" w:hAnsi="CordiaUPC" w:cs="CordiaUPC"/>
                <w:sz w:val="24"/>
                <w:szCs w:val="24"/>
              </w:rPr>
            </w:pPr>
          </w:p>
        </w:tc>
        <w:tc>
          <w:tcPr>
            <w:tcW w:w="898" w:type="dxa"/>
            <w:vAlign w:val="bottom"/>
          </w:tcPr>
          <w:p w14:paraId="5F85217C" w14:textId="1839402C" w:rsidR="005D547E" w:rsidRPr="005D547E" w:rsidRDefault="00252759" w:rsidP="005D547E">
            <w:pPr>
              <w:spacing w:line="200" w:lineRule="exact"/>
              <w:jc w:val="center"/>
              <w:rPr>
                <w:rFonts w:ascii="CordiaUPC" w:hAnsi="CordiaUPC" w:cs="CordiaUPC"/>
                <w:sz w:val="24"/>
                <w:szCs w:val="24"/>
              </w:rPr>
            </w:pPr>
            <w:r w:rsidRPr="00252759">
              <w:rPr>
                <w:rFonts w:ascii="CordiaUPC" w:hAnsi="CordiaUPC" w:cs="CordiaUPC"/>
                <w:sz w:val="24"/>
                <w:szCs w:val="24"/>
              </w:rPr>
              <w:t>Cost value</w:t>
            </w:r>
          </w:p>
        </w:tc>
        <w:tc>
          <w:tcPr>
            <w:tcW w:w="192" w:type="dxa"/>
            <w:vAlign w:val="bottom"/>
          </w:tcPr>
          <w:p w14:paraId="11628357" w14:textId="77777777" w:rsidR="005D547E" w:rsidRPr="005D547E" w:rsidRDefault="005D547E" w:rsidP="005D547E">
            <w:pPr>
              <w:spacing w:line="200" w:lineRule="exact"/>
              <w:jc w:val="center"/>
              <w:rPr>
                <w:rFonts w:ascii="CordiaUPC" w:hAnsi="CordiaUPC" w:cs="CordiaUPC"/>
                <w:sz w:val="24"/>
                <w:szCs w:val="24"/>
              </w:rPr>
            </w:pPr>
          </w:p>
        </w:tc>
        <w:tc>
          <w:tcPr>
            <w:tcW w:w="565" w:type="dxa"/>
            <w:vAlign w:val="bottom"/>
          </w:tcPr>
          <w:p w14:paraId="0B556CA9" w14:textId="77777777" w:rsidR="005D547E" w:rsidRPr="005D547E" w:rsidRDefault="005D547E" w:rsidP="005D547E">
            <w:pPr>
              <w:spacing w:line="200" w:lineRule="exact"/>
              <w:jc w:val="center"/>
              <w:rPr>
                <w:rFonts w:ascii="CordiaUPC" w:hAnsi="CordiaUPC" w:cs="CordiaUPC"/>
                <w:sz w:val="24"/>
                <w:szCs w:val="24"/>
              </w:rPr>
            </w:pPr>
            <w:r w:rsidRPr="005D547E">
              <w:rPr>
                <w:rFonts w:ascii="CordiaUPC" w:hAnsi="CordiaUPC" w:cs="CordiaUPC"/>
                <w:sz w:val="24"/>
                <w:szCs w:val="24"/>
              </w:rPr>
              <w:t>Fair value</w:t>
            </w:r>
          </w:p>
        </w:tc>
        <w:tc>
          <w:tcPr>
            <w:tcW w:w="192" w:type="dxa"/>
            <w:vAlign w:val="bottom"/>
          </w:tcPr>
          <w:p w14:paraId="673650E1" w14:textId="77777777" w:rsidR="005D547E" w:rsidRPr="005D547E" w:rsidRDefault="005D547E" w:rsidP="005D547E">
            <w:pPr>
              <w:spacing w:line="200" w:lineRule="exact"/>
              <w:jc w:val="center"/>
              <w:rPr>
                <w:rFonts w:ascii="CordiaUPC" w:hAnsi="CordiaUPC" w:cs="CordiaUPC"/>
                <w:sz w:val="24"/>
                <w:szCs w:val="24"/>
              </w:rPr>
            </w:pPr>
          </w:p>
        </w:tc>
        <w:tc>
          <w:tcPr>
            <w:tcW w:w="871" w:type="dxa"/>
            <w:vAlign w:val="bottom"/>
          </w:tcPr>
          <w:p w14:paraId="7E00A05C" w14:textId="77777777" w:rsidR="002925E8" w:rsidRPr="005D547E" w:rsidRDefault="002925E8" w:rsidP="002925E8">
            <w:pPr>
              <w:spacing w:line="200" w:lineRule="exact"/>
              <w:ind w:left="-98" w:right="-68"/>
              <w:jc w:val="center"/>
              <w:rPr>
                <w:rFonts w:ascii="CordiaUPC" w:hAnsi="CordiaUPC" w:cs="CordiaUPC"/>
                <w:sz w:val="24"/>
                <w:szCs w:val="24"/>
              </w:rPr>
            </w:pPr>
            <w:r w:rsidRPr="005D547E">
              <w:rPr>
                <w:rFonts w:ascii="CordiaUPC" w:hAnsi="CordiaUPC" w:cs="CordiaUPC"/>
                <w:sz w:val="24"/>
                <w:szCs w:val="24"/>
              </w:rPr>
              <w:t xml:space="preserve">Allowance for </w:t>
            </w:r>
          </w:p>
          <w:p w14:paraId="7914D431" w14:textId="52ECC074" w:rsidR="002925E8"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expected</w:t>
            </w:r>
          </w:p>
          <w:p w14:paraId="2F1D55DC" w14:textId="1B165561" w:rsidR="002925E8" w:rsidRPr="005D547E" w:rsidRDefault="002925E8" w:rsidP="002925E8">
            <w:pPr>
              <w:spacing w:line="200" w:lineRule="exact"/>
              <w:ind w:left="-98" w:right="-109"/>
              <w:jc w:val="center"/>
              <w:rPr>
                <w:rFonts w:ascii="CordiaUPC" w:hAnsi="CordiaUPC" w:cs="CordiaUPC"/>
                <w:sz w:val="24"/>
                <w:szCs w:val="24"/>
              </w:rPr>
            </w:pPr>
            <w:r>
              <w:rPr>
                <w:rFonts w:ascii="CordiaUPC" w:hAnsi="CordiaUPC" w:cs="CordiaUPC"/>
                <w:sz w:val="24"/>
                <w:szCs w:val="24"/>
              </w:rPr>
              <w:t>credit</w:t>
            </w:r>
          </w:p>
          <w:p w14:paraId="390657E0" w14:textId="66265E17" w:rsidR="005D547E" w:rsidRPr="005D547E" w:rsidRDefault="002925E8" w:rsidP="002925E8">
            <w:pPr>
              <w:spacing w:line="200" w:lineRule="exact"/>
              <w:ind w:left="-98" w:right="-109"/>
              <w:jc w:val="center"/>
              <w:rPr>
                <w:rFonts w:ascii="CordiaUPC" w:hAnsi="CordiaUPC" w:cs="CordiaUPC"/>
                <w:sz w:val="24"/>
                <w:szCs w:val="24"/>
                <w:cs/>
                <w:lang w:bidi="th-TH"/>
              </w:rPr>
            </w:pPr>
            <w:r w:rsidRPr="005D547E">
              <w:rPr>
                <w:rFonts w:ascii="CordiaUPC" w:hAnsi="CordiaUPC" w:cs="CordiaUPC"/>
                <w:sz w:val="24"/>
                <w:szCs w:val="24"/>
                <w:cs/>
                <w:lang w:bidi="th-TH"/>
              </w:rPr>
              <w:t xml:space="preserve"> </w:t>
            </w:r>
            <w:r>
              <w:rPr>
                <w:rFonts w:ascii="CordiaUPC" w:hAnsi="CordiaUPC" w:cs="CordiaUPC"/>
                <w:sz w:val="24"/>
                <w:szCs w:val="24"/>
                <w:lang w:bidi="th-TH"/>
              </w:rPr>
              <w:t>loss</w:t>
            </w:r>
          </w:p>
        </w:tc>
      </w:tr>
      <w:tr w:rsidR="00757DB2" w:rsidRPr="005D547E" w14:paraId="3C0240E9" w14:textId="77777777" w:rsidTr="00757DB2">
        <w:trPr>
          <w:trHeight w:val="137"/>
        </w:trPr>
        <w:tc>
          <w:tcPr>
            <w:tcW w:w="2287" w:type="dxa"/>
          </w:tcPr>
          <w:p w14:paraId="38F880F6" w14:textId="77777777" w:rsidR="00757DB2" w:rsidRPr="005D547E" w:rsidRDefault="00757DB2" w:rsidP="00757DB2">
            <w:pPr>
              <w:spacing w:line="200" w:lineRule="exact"/>
              <w:rPr>
                <w:rFonts w:ascii="CordiaUPC" w:hAnsi="CordiaUPC" w:cs="CordiaUPC"/>
                <w:b/>
                <w:bCs/>
                <w:color w:val="000000"/>
                <w:sz w:val="24"/>
                <w:szCs w:val="24"/>
                <w:lang w:val="en-US"/>
              </w:rPr>
            </w:pPr>
          </w:p>
        </w:tc>
        <w:tc>
          <w:tcPr>
            <w:tcW w:w="728" w:type="dxa"/>
          </w:tcPr>
          <w:p w14:paraId="2F2BB6CB" w14:textId="7F919628" w:rsidR="00757DB2" w:rsidRPr="005D547E" w:rsidRDefault="00757DB2" w:rsidP="00757DB2">
            <w:pPr>
              <w:spacing w:line="200" w:lineRule="exact"/>
              <w:jc w:val="center"/>
              <w:rPr>
                <w:rFonts w:ascii="CordiaUPC" w:hAnsi="CordiaUPC" w:cs="CordiaUPC"/>
                <w:sz w:val="24"/>
                <w:szCs w:val="24"/>
              </w:rPr>
            </w:pPr>
          </w:p>
        </w:tc>
        <w:tc>
          <w:tcPr>
            <w:tcW w:w="2808" w:type="dxa"/>
            <w:gridSpan w:val="6"/>
          </w:tcPr>
          <w:p w14:paraId="2BF9D6DE" w14:textId="29CB9BA1" w:rsidR="00757DB2" w:rsidRPr="005D547E" w:rsidRDefault="00757DB2" w:rsidP="00757DB2">
            <w:pPr>
              <w:spacing w:line="200" w:lineRule="exact"/>
              <w:jc w:val="center"/>
              <w:rPr>
                <w:rFonts w:ascii="CordiaUPC" w:hAnsi="CordiaUPC" w:cs="CordiaUPC"/>
                <w:sz w:val="24"/>
                <w:szCs w:val="24"/>
              </w:rPr>
            </w:pPr>
            <w:r w:rsidRPr="005D547E">
              <w:rPr>
                <w:rFonts w:ascii="CordiaUPC" w:hAnsi="CordiaUPC" w:cs="CordiaUPC"/>
                <w:i/>
                <w:iCs/>
                <w:sz w:val="24"/>
                <w:szCs w:val="24"/>
              </w:rPr>
              <w:t>(in million Baht)</w:t>
            </w:r>
          </w:p>
        </w:tc>
        <w:tc>
          <w:tcPr>
            <w:tcW w:w="216" w:type="dxa"/>
            <w:vAlign w:val="bottom"/>
          </w:tcPr>
          <w:p w14:paraId="2AB4C077" w14:textId="77777777" w:rsidR="00757DB2" w:rsidRPr="005D547E" w:rsidRDefault="00757DB2" w:rsidP="00757DB2">
            <w:pPr>
              <w:spacing w:line="200" w:lineRule="exact"/>
              <w:jc w:val="center"/>
              <w:rPr>
                <w:rFonts w:ascii="CordiaUPC" w:hAnsi="CordiaUPC" w:cs="CordiaUPC"/>
                <w:sz w:val="24"/>
                <w:szCs w:val="24"/>
              </w:rPr>
            </w:pPr>
          </w:p>
        </w:tc>
        <w:tc>
          <w:tcPr>
            <w:tcW w:w="711" w:type="dxa"/>
          </w:tcPr>
          <w:p w14:paraId="30320607" w14:textId="77777777" w:rsidR="00757DB2" w:rsidRPr="005D547E" w:rsidRDefault="00757DB2" w:rsidP="00757DB2">
            <w:pPr>
              <w:spacing w:line="200" w:lineRule="exact"/>
              <w:ind w:left="-98" w:right="-68"/>
              <w:jc w:val="center"/>
              <w:rPr>
                <w:rFonts w:ascii="CordiaUPC" w:hAnsi="CordiaUPC" w:cs="CordiaUPC"/>
                <w:sz w:val="24"/>
                <w:szCs w:val="24"/>
              </w:rPr>
            </w:pPr>
          </w:p>
        </w:tc>
        <w:tc>
          <w:tcPr>
            <w:tcW w:w="2925" w:type="dxa"/>
            <w:gridSpan w:val="7"/>
          </w:tcPr>
          <w:p w14:paraId="73486972" w14:textId="2C7259F8" w:rsidR="00757DB2" w:rsidRPr="005D547E" w:rsidRDefault="00757DB2" w:rsidP="00757DB2">
            <w:pPr>
              <w:spacing w:line="200" w:lineRule="exact"/>
              <w:ind w:left="-98" w:right="-68"/>
              <w:jc w:val="center"/>
              <w:rPr>
                <w:rFonts w:ascii="CordiaUPC" w:hAnsi="CordiaUPC" w:cs="CordiaUPC"/>
                <w:sz w:val="24"/>
                <w:szCs w:val="24"/>
              </w:rPr>
            </w:pPr>
            <w:r w:rsidRPr="005D547E">
              <w:rPr>
                <w:rFonts w:ascii="CordiaUPC" w:hAnsi="CordiaUPC" w:cs="CordiaUPC"/>
                <w:i/>
                <w:iCs/>
                <w:sz w:val="24"/>
                <w:szCs w:val="24"/>
              </w:rPr>
              <w:t>(in million Baht)</w:t>
            </w:r>
          </w:p>
        </w:tc>
      </w:tr>
      <w:tr w:rsidR="00252759" w:rsidRPr="005D547E" w14:paraId="06407F4C" w14:textId="77777777" w:rsidTr="00CA1F52">
        <w:trPr>
          <w:gridAfter w:val="1"/>
          <w:wAfter w:w="7" w:type="dxa"/>
          <w:trHeight w:val="362"/>
        </w:trPr>
        <w:tc>
          <w:tcPr>
            <w:tcW w:w="2287" w:type="dxa"/>
          </w:tcPr>
          <w:p w14:paraId="3D810648" w14:textId="77777777" w:rsidR="00252759" w:rsidRPr="005D547E" w:rsidRDefault="00252759" w:rsidP="00252759">
            <w:pPr>
              <w:tabs>
                <w:tab w:val="left" w:pos="162"/>
              </w:tabs>
              <w:spacing w:line="200" w:lineRule="exact"/>
              <w:ind w:left="162" w:hanging="162"/>
              <w:rPr>
                <w:rFonts w:ascii="CordiaUPC" w:hAnsi="CordiaUPC" w:cs="CordiaUPC"/>
                <w:color w:val="000000"/>
                <w:sz w:val="24"/>
                <w:szCs w:val="24"/>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Listed companies under delisting conditions / defaulted debt securities</w:t>
            </w:r>
          </w:p>
        </w:tc>
        <w:tc>
          <w:tcPr>
            <w:tcW w:w="728" w:type="dxa"/>
          </w:tcPr>
          <w:p w14:paraId="565E087F" w14:textId="77777777" w:rsidR="00252759" w:rsidRPr="005D547E" w:rsidRDefault="00252759" w:rsidP="00252759">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7078D2BD" w14:textId="77777777" w:rsidR="00252759" w:rsidRPr="005D547E" w:rsidRDefault="00252759" w:rsidP="00252759">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268EB6E4" w14:textId="66399E5C"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192" w:type="dxa"/>
          </w:tcPr>
          <w:p w14:paraId="4C0B0CCA"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vAlign w:val="bottom"/>
          </w:tcPr>
          <w:p w14:paraId="5EF6718E" w14:textId="4B7D1972"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192" w:type="dxa"/>
            <w:vAlign w:val="bottom"/>
          </w:tcPr>
          <w:p w14:paraId="2F6F3C10" w14:textId="77777777" w:rsidR="00252759" w:rsidRPr="005D547E" w:rsidRDefault="00252759" w:rsidP="00252759">
            <w:pPr>
              <w:pStyle w:val="acctfourfigures"/>
              <w:tabs>
                <w:tab w:val="clear" w:pos="765"/>
                <w:tab w:val="decimal" w:pos="702"/>
              </w:tabs>
              <w:spacing w:line="200" w:lineRule="exact"/>
              <w:ind w:right="-89"/>
              <w:rPr>
                <w:rFonts w:ascii="CordiaUPC" w:hAnsi="CordiaUPC" w:cs="CordiaUPC"/>
                <w:b/>
                <w:bCs/>
                <w:sz w:val="24"/>
                <w:szCs w:val="24"/>
              </w:rPr>
            </w:pPr>
          </w:p>
        </w:tc>
        <w:tc>
          <w:tcPr>
            <w:tcW w:w="660" w:type="dxa"/>
            <w:vAlign w:val="bottom"/>
          </w:tcPr>
          <w:p w14:paraId="596005BB" w14:textId="19460514" w:rsidR="00252759" w:rsidRPr="005D547E" w:rsidRDefault="00252759" w:rsidP="00252759">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53C8C18E" w14:textId="77777777" w:rsidR="00252759" w:rsidRPr="005D547E" w:rsidRDefault="00252759" w:rsidP="00252759">
            <w:pPr>
              <w:tabs>
                <w:tab w:val="decimal" w:pos="702"/>
              </w:tabs>
              <w:spacing w:line="200" w:lineRule="exact"/>
              <w:ind w:right="-89"/>
              <w:rPr>
                <w:rFonts w:ascii="CordiaUPC" w:hAnsi="CordiaUPC" w:cs="CordiaUPC"/>
                <w:sz w:val="24"/>
                <w:szCs w:val="24"/>
              </w:rPr>
            </w:pPr>
          </w:p>
        </w:tc>
        <w:tc>
          <w:tcPr>
            <w:tcW w:w="784" w:type="dxa"/>
            <w:vAlign w:val="bottom"/>
          </w:tcPr>
          <w:p w14:paraId="57B650A2" w14:textId="2E3DA1DD" w:rsidR="00252759" w:rsidRPr="005D547E" w:rsidRDefault="00252759" w:rsidP="00252759">
            <w:pPr>
              <w:tabs>
                <w:tab w:val="decimal" w:pos="530"/>
              </w:tabs>
              <w:spacing w:line="200" w:lineRule="exact"/>
              <w:ind w:right="-89"/>
              <w:rPr>
                <w:rFonts w:ascii="CordiaUPC" w:hAnsi="CordiaUPC" w:cs="CordiaUPC"/>
                <w:sz w:val="24"/>
                <w:szCs w:val="24"/>
              </w:rPr>
            </w:pPr>
            <w:r w:rsidRPr="005D547E">
              <w:rPr>
                <w:rFonts w:ascii="CordiaUPC" w:hAnsi="CordiaUPC" w:cs="CordiaUPC"/>
                <w:sz w:val="24"/>
                <w:szCs w:val="24"/>
              </w:rPr>
              <w:t>-</w:t>
            </w:r>
          </w:p>
        </w:tc>
        <w:tc>
          <w:tcPr>
            <w:tcW w:w="216" w:type="dxa"/>
            <w:vAlign w:val="bottom"/>
          </w:tcPr>
          <w:p w14:paraId="08402DD9" w14:textId="77777777" w:rsidR="00252759" w:rsidRPr="005D547E" w:rsidRDefault="00252759" w:rsidP="00252759">
            <w:pPr>
              <w:tabs>
                <w:tab w:val="decimal" w:pos="702"/>
              </w:tabs>
              <w:spacing w:line="200" w:lineRule="exact"/>
              <w:ind w:right="-89"/>
              <w:rPr>
                <w:rFonts w:ascii="CordiaUPC" w:hAnsi="CordiaUPC" w:cs="CordiaUPC"/>
                <w:sz w:val="24"/>
                <w:szCs w:val="24"/>
              </w:rPr>
            </w:pPr>
          </w:p>
        </w:tc>
        <w:tc>
          <w:tcPr>
            <w:tcW w:w="711" w:type="dxa"/>
          </w:tcPr>
          <w:p w14:paraId="1AE0D0AA" w14:textId="77777777" w:rsidR="00252759" w:rsidRPr="005D547E" w:rsidRDefault="00252759" w:rsidP="00252759">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3DB1D98F" w14:textId="77777777" w:rsidR="00252759" w:rsidRPr="005D547E" w:rsidRDefault="00252759" w:rsidP="00252759">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212B8CE4" w14:textId="6AF40795"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200" w:type="dxa"/>
          </w:tcPr>
          <w:p w14:paraId="1EC8BD01"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b/>
                <w:bCs/>
                <w:sz w:val="24"/>
                <w:szCs w:val="24"/>
              </w:rPr>
            </w:pPr>
          </w:p>
        </w:tc>
        <w:tc>
          <w:tcPr>
            <w:tcW w:w="898" w:type="dxa"/>
            <w:vAlign w:val="bottom"/>
          </w:tcPr>
          <w:p w14:paraId="16078F5B" w14:textId="0D9F3A7F"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192" w:type="dxa"/>
            <w:vAlign w:val="bottom"/>
          </w:tcPr>
          <w:p w14:paraId="3B134E2E" w14:textId="77777777" w:rsidR="00252759" w:rsidRPr="005D547E" w:rsidRDefault="00252759" w:rsidP="00252759">
            <w:pPr>
              <w:pStyle w:val="acctfourfigures"/>
              <w:tabs>
                <w:tab w:val="clear" w:pos="765"/>
                <w:tab w:val="decimal" w:pos="702"/>
              </w:tabs>
              <w:spacing w:line="200" w:lineRule="exact"/>
              <w:ind w:right="-89"/>
              <w:rPr>
                <w:rFonts w:ascii="CordiaUPC" w:hAnsi="CordiaUPC" w:cs="CordiaUPC"/>
                <w:b/>
                <w:bCs/>
                <w:sz w:val="24"/>
                <w:szCs w:val="24"/>
              </w:rPr>
            </w:pPr>
          </w:p>
        </w:tc>
        <w:tc>
          <w:tcPr>
            <w:tcW w:w="565" w:type="dxa"/>
            <w:vAlign w:val="bottom"/>
          </w:tcPr>
          <w:p w14:paraId="6EAB166C" w14:textId="31ED6A14" w:rsidR="00252759" w:rsidRPr="005D547E" w:rsidRDefault="00252759" w:rsidP="00252759">
            <w:pPr>
              <w:pStyle w:val="acctfourfigures"/>
              <w:tabs>
                <w:tab w:val="clear" w:pos="765"/>
                <w:tab w:val="decimal" w:pos="300"/>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348813AA" w14:textId="77777777" w:rsidR="00252759" w:rsidRPr="005D547E" w:rsidRDefault="00252759" w:rsidP="00252759">
            <w:pPr>
              <w:tabs>
                <w:tab w:val="decimal" w:pos="702"/>
              </w:tabs>
              <w:spacing w:line="200" w:lineRule="exact"/>
              <w:ind w:right="-89"/>
              <w:rPr>
                <w:rFonts w:ascii="CordiaUPC" w:hAnsi="CordiaUPC" w:cs="CordiaUPC"/>
                <w:sz w:val="24"/>
                <w:szCs w:val="24"/>
              </w:rPr>
            </w:pPr>
          </w:p>
        </w:tc>
        <w:tc>
          <w:tcPr>
            <w:tcW w:w="871" w:type="dxa"/>
            <w:vAlign w:val="bottom"/>
          </w:tcPr>
          <w:p w14:paraId="63671FEC" w14:textId="58B063A1" w:rsidR="00252759" w:rsidRPr="005D547E" w:rsidRDefault="00252759" w:rsidP="00252759">
            <w:pPr>
              <w:pStyle w:val="acctfourfigures"/>
              <w:tabs>
                <w:tab w:val="clear" w:pos="765"/>
                <w:tab w:val="decimal" w:pos="604"/>
              </w:tabs>
              <w:spacing w:line="200" w:lineRule="exact"/>
              <w:ind w:right="-89"/>
              <w:rPr>
                <w:rFonts w:ascii="CordiaUPC" w:hAnsi="CordiaUPC" w:cs="CordiaUPC"/>
                <w:sz w:val="24"/>
                <w:szCs w:val="24"/>
              </w:rPr>
            </w:pPr>
            <w:r w:rsidRPr="005D547E">
              <w:rPr>
                <w:rFonts w:ascii="CordiaUPC" w:hAnsi="CordiaUPC" w:cs="CordiaUPC"/>
                <w:sz w:val="24"/>
                <w:szCs w:val="24"/>
              </w:rPr>
              <w:t>-</w:t>
            </w:r>
          </w:p>
        </w:tc>
      </w:tr>
      <w:tr w:rsidR="00252759" w:rsidRPr="005D547E" w14:paraId="6B27533E" w14:textId="77777777" w:rsidTr="00495FA4">
        <w:trPr>
          <w:gridAfter w:val="1"/>
          <w:wAfter w:w="7" w:type="dxa"/>
          <w:trHeight w:val="1811"/>
        </w:trPr>
        <w:tc>
          <w:tcPr>
            <w:tcW w:w="2287" w:type="dxa"/>
            <w:vAlign w:val="bottom"/>
          </w:tcPr>
          <w:p w14:paraId="736042ED" w14:textId="77777777" w:rsidR="00252759" w:rsidRPr="005D547E" w:rsidRDefault="00252759" w:rsidP="00252759">
            <w:pPr>
              <w:tabs>
                <w:tab w:val="left" w:pos="162"/>
              </w:tabs>
              <w:spacing w:line="200" w:lineRule="exact"/>
              <w:ind w:left="162" w:hanging="162"/>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r w:rsidRPr="005D547E">
              <w:rPr>
                <w:rFonts w:ascii="CordiaUPC" w:hAnsi="CordiaUPC" w:cs="CordiaUPC"/>
                <w:sz w:val="24"/>
                <w:szCs w:val="24"/>
                <w:lang w:val="en-US" w:eastAsia="en-GB" w:bidi="th-TH"/>
              </w:rPr>
              <w:tab/>
              <w:t xml:space="preserve">Companies whose ability to continues as a going concern is uncertain, or unlisted companies whose financial position and operating results are </w:t>
            </w:r>
            <w:proofErr w:type="gramStart"/>
            <w:r w:rsidRPr="005D547E">
              <w:rPr>
                <w:rFonts w:ascii="CordiaUPC" w:hAnsi="CordiaUPC" w:cs="CordiaUPC"/>
                <w:sz w:val="24"/>
                <w:szCs w:val="24"/>
                <w:lang w:val="en-US" w:eastAsia="en-GB" w:bidi="th-TH"/>
              </w:rPr>
              <w:t>similar to</w:t>
            </w:r>
            <w:proofErr w:type="gramEnd"/>
            <w:r w:rsidRPr="005D547E">
              <w:rPr>
                <w:rFonts w:ascii="CordiaUPC" w:hAnsi="CordiaUPC" w:cs="CordiaUPC"/>
                <w:sz w:val="24"/>
                <w:szCs w:val="24"/>
                <w:lang w:val="en-US" w:eastAsia="en-GB" w:bidi="th-TH"/>
              </w:rPr>
              <w:t xml:space="preserve"> the listed companies which meet criteria for delisting from the SET</w:t>
            </w:r>
          </w:p>
        </w:tc>
        <w:tc>
          <w:tcPr>
            <w:tcW w:w="728" w:type="dxa"/>
            <w:tcBorders>
              <w:bottom w:val="single" w:sz="4" w:space="0" w:color="auto"/>
            </w:tcBorders>
          </w:tcPr>
          <w:p w14:paraId="34E87C42"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5F3B1D6"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0FA51FC"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1E27F1F6"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D7A33CB"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421FEC0"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736E1B2"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F7D2A40"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35A0185" w14:textId="0FCAC91F"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r w:rsidRPr="005D547E">
              <w:rPr>
                <w:rFonts w:ascii="CordiaUPC" w:eastAsia="AngsanaNew" w:hAnsi="CordiaUPC" w:cs="CordiaUPC"/>
                <w:sz w:val="24"/>
                <w:szCs w:val="24"/>
                <w:lang w:eastAsia="en-GB"/>
              </w:rPr>
              <w:t>10</w:t>
            </w:r>
          </w:p>
        </w:tc>
        <w:tc>
          <w:tcPr>
            <w:tcW w:w="192" w:type="dxa"/>
          </w:tcPr>
          <w:p w14:paraId="4EF90696" w14:textId="77777777" w:rsidR="00252759" w:rsidRPr="005D547E" w:rsidRDefault="00252759" w:rsidP="00252759">
            <w:pPr>
              <w:pStyle w:val="acctfourfigures"/>
              <w:tabs>
                <w:tab w:val="clear" w:pos="765"/>
                <w:tab w:val="decimal" w:pos="793"/>
              </w:tabs>
              <w:spacing w:line="200" w:lineRule="exact"/>
              <w:ind w:left="-79" w:right="-79"/>
              <w:rPr>
                <w:rFonts w:ascii="CordiaUPC" w:eastAsia="AngsanaNew" w:hAnsi="CordiaUPC" w:cs="CordiaUPC"/>
                <w:sz w:val="24"/>
                <w:szCs w:val="24"/>
                <w:lang w:eastAsia="en-GB"/>
              </w:rPr>
            </w:pPr>
          </w:p>
        </w:tc>
        <w:tc>
          <w:tcPr>
            <w:tcW w:w="788" w:type="dxa"/>
            <w:tcBorders>
              <w:bottom w:val="single" w:sz="2" w:space="0" w:color="auto"/>
            </w:tcBorders>
            <w:vAlign w:val="bottom"/>
          </w:tcPr>
          <w:p w14:paraId="427E75F8" w14:textId="71926501"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693</w:t>
            </w:r>
          </w:p>
        </w:tc>
        <w:tc>
          <w:tcPr>
            <w:tcW w:w="192" w:type="dxa"/>
            <w:vAlign w:val="bottom"/>
          </w:tcPr>
          <w:p w14:paraId="08807DE5"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660" w:type="dxa"/>
            <w:tcBorders>
              <w:bottom w:val="single" w:sz="2" w:space="0" w:color="auto"/>
            </w:tcBorders>
            <w:vAlign w:val="bottom"/>
          </w:tcPr>
          <w:p w14:paraId="446A62A7" w14:textId="1839C0CA" w:rsidR="00252759" w:rsidRPr="005D547E" w:rsidRDefault="00252759" w:rsidP="00252759">
            <w:pPr>
              <w:pStyle w:val="acctfourfigures"/>
              <w:tabs>
                <w:tab w:val="clear" w:pos="765"/>
                <w:tab w:val="decimal" w:pos="300"/>
              </w:tabs>
              <w:spacing w:line="200" w:lineRule="exact"/>
              <w:ind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c>
          <w:tcPr>
            <w:tcW w:w="192" w:type="dxa"/>
          </w:tcPr>
          <w:p w14:paraId="40577DCE"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784" w:type="dxa"/>
            <w:tcBorders>
              <w:bottom w:val="single" w:sz="2" w:space="0" w:color="auto"/>
            </w:tcBorders>
            <w:vAlign w:val="bottom"/>
          </w:tcPr>
          <w:p w14:paraId="77821934" w14:textId="7AA5CEBC" w:rsidR="00252759" w:rsidRPr="005D547E" w:rsidRDefault="00252759" w:rsidP="00252759">
            <w:pPr>
              <w:pStyle w:val="acctfourfigures"/>
              <w:tabs>
                <w:tab w:val="clear" w:pos="765"/>
                <w:tab w:val="decimal" w:pos="530"/>
              </w:tabs>
              <w:spacing w:line="200" w:lineRule="exact"/>
              <w:ind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c>
          <w:tcPr>
            <w:tcW w:w="216" w:type="dxa"/>
            <w:vAlign w:val="bottom"/>
          </w:tcPr>
          <w:p w14:paraId="550DEA22" w14:textId="77777777" w:rsidR="00252759" w:rsidRPr="005D547E" w:rsidRDefault="00252759" w:rsidP="00252759">
            <w:pPr>
              <w:pStyle w:val="acctfourfigures"/>
              <w:tabs>
                <w:tab w:val="clear" w:pos="765"/>
                <w:tab w:val="decimal" w:pos="530"/>
              </w:tabs>
              <w:spacing w:line="200" w:lineRule="exact"/>
              <w:ind w:left="-79" w:right="-89"/>
              <w:rPr>
                <w:rFonts w:ascii="CordiaUPC" w:hAnsi="CordiaUPC" w:cs="CordiaUPC"/>
                <w:sz w:val="24"/>
                <w:szCs w:val="24"/>
                <w:lang w:val="en-US" w:eastAsia="en-GB" w:bidi="th-TH"/>
              </w:rPr>
            </w:pPr>
          </w:p>
        </w:tc>
        <w:tc>
          <w:tcPr>
            <w:tcW w:w="711" w:type="dxa"/>
            <w:tcBorders>
              <w:bottom w:val="single" w:sz="4" w:space="0" w:color="auto"/>
            </w:tcBorders>
          </w:tcPr>
          <w:p w14:paraId="2E7AE6B4"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BF15F96"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5ECBFF4"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68CD1E6"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35D51B9"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E1518FF"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A6CD2F7"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BE62FE2" w14:textId="77777777" w:rsidR="00252759" w:rsidRPr="005D547E" w:rsidRDefault="00252759" w:rsidP="00252759">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11DBF924" w14:textId="78C7EF5A"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5D547E">
              <w:rPr>
                <w:rFonts w:ascii="CordiaUPC" w:eastAsia="AngsanaNew" w:hAnsi="CordiaUPC" w:cs="CordiaUPC"/>
                <w:sz w:val="24"/>
                <w:szCs w:val="24"/>
                <w:lang w:eastAsia="en-GB"/>
              </w:rPr>
              <w:t>10</w:t>
            </w:r>
          </w:p>
        </w:tc>
        <w:tc>
          <w:tcPr>
            <w:tcW w:w="200" w:type="dxa"/>
          </w:tcPr>
          <w:p w14:paraId="3EF184F0"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sz w:val="24"/>
                <w:szCs w:val="24"/>
                <w:lang w:val="en-US" w:eastAsia="en-GB" w:bidi="th-TH"/>
              </w:rPr>
            </w:pPr>
          </w:p>
        </w:tc>
        <w:tc>
          <w:tcPr>
            <w:tcW w:w="898" w:type="dxa"/>
            <w:tcBorders>
              <w:bottom w:val="single" w:sz="2" w:space="0" w:color="auto"/>
            </w:tcBorders>
            <w:vAlign w:val="bottom"/>
          </w:tcPr>
          <w:p w14:paraId="5285C121" w14:textId="2405B7E8" w:rsidR="00252759" w:rsidRPr="005D547E" w:rsidRDefault="00252759" w:rsidP="00252759">
            <w:pPr>
              <w:pStyle w:val="acctfourfigures"/>
              <w:tabs>
                <w:tab w:val="clear" w:pos="765"/>
                <w:tab w:val="decimal" w:pos="466"/>
              </w:tabs>
              <w:spacing w:line="200" w:lineRule="exact"/>
              <w:ind w:left="-101" w:right="-6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693</w:t>
            </w:r>
          </w:p>
        </w:tc>
        <w:tc>
          <w:tcPr>
            <w:tcW w:w="192" w:type="dxa"/>
            <w:vAlign w:val="bottom"/>
          </w:tcPr>
          <w:p w14:paraId="704EF5F0"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565" w:type="dxa"/>
            <w:tcBorders>
              <w:bottom w:val="single" w:sz="2" w:space="0" w:color="auto"/>
            </w:tcBorders>
            <w:vAlign w:val="bottom"/>
          </w:tcPr>
          <w:p w14:paraId="203DE80F" w14:textId="13A38BE1" w:rsidR="00252759" w:rsidRPr="005D547E" w:rsidRDefault="00252759" w:rsidP="00252759">
            <w:pPr>
              <w:pStyle w:val="acctfourfigures"/>
              <w:tabs>
                <w:tab w:val="clear" w:pos="765"/>
                <w:tab w:val="decimal" w:pos="300"/>
              </w:tabs>
              <w:spacing w:line="200" w:lineRule="exact"/>
              <w:ind w:left="-79"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c>
          <w:tcPr>
            <w:tcW w:w="192" w:type="dxa"/>
          </w:tcPr>
          <w:p w14:paraId="01FC4246"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sz w:val="24"/>
                <w:szCs w:val="24"/>
                <w:lang w:val="en-US" w:eastAsia="en-GB" w:bidi="th-TH"/>
              </w:rPr>
            </w:pPr>
          </w:p>
        </w:tc>
        <w:tc>
          <w:tcPr>
            <w:tcW w:w="871" w:type="dxa"/>
            <w:tcBorders>
              <w:bottom w:val="single" w:sz="2" w:space="0" w:color="auto"/>
            </w:tcBorders>
            <w:vAlign w:val="bottom"/>
          </w:tcPr>
          <w:p w14:paraId="45871B18" w14:textId="3FDA8F1F" w:rsidR="00252759" w:rsidRPr="005D547E" w:rsidRDefault="00252759" w:rsidP="00252759">
            <w:pPr>
              <w:pStyle w:val="acctfourfigures"/>
              <w:tabs>
                <w:tab w:val="clear" w:pos="765"/>
                <w:tab w:val="decimal" w:pos="604"/>
              </w:tabs>
              <w:spacing w:line="200" w:lineRule="exact"/>
              <w:ind w:left="-79" w:right="-89"/>
              <w:rPr>
                <w:rFonts w:ascii="CordiaUPC" w:hAnsi="CordiaUPC" w:cs="CordiaUPC"/>
                <w:sz w:val="24"/>
                <w:szCs w:val="24"/>
                <w:lang w:val="en-US" w:eastAsia="en-GB" w:bidi="th-TH"/>
              </w:rPr>
            </w:pPr>
            <w:r w:rsidRPr="005D547E">
              <w:rPr>
                <w:rFonts w:ascii="CordiaUPC" w:hAnsi="CordiaUPC" w:cs="CordiaUPC"/>
                <w:sz w:val="24"/>
                <w:szCs w:val="24"/>
                <w:lang w:val="en-US" w:eastAsia="en-GB" w:bidi="th-TH"/>
              </w:rPr>
              <w:t>-</w:t>
            </w:r>
          </w:p>
        </w:tc>
      </w:tr>
      <w:tr w:rsidR="00252759" w:rsidRPr="005D547E" w14:paraId="5B75AE7E" w14:textId="77777777" w:rsidTr="00495FA4">
        <w:trPr>
          <w:gridAfter w:val="1"/>
          <w:wAfter w:w="7" w:type="dxa"/>
          <w:trHeight w:val="50"/>
        </w:trPr>
        <w:tc>
          <w:tcPr>
            <w:tcW w:w="2287" w:type="dxa"/>
            <w:vAlign w:val="bottom"/>
          </w:tcPr>
          <w:p w14:paraId="5EB1551A" w14:textId="77777777" w:rsidR="00252759" w:rsidRPr="005D547E" w:rsidRDefault="00252759" w:rsidP="00252759">
            <w:pPr>
              <w:spacing w:line="200" w:lineRule="exact"/>
              <w:rPr>
                <w:rFonts w:ascii="CordiaUPC" w:hAnsi="CordiaUPC" w:cs="CordiaUPC"/>
                <w:b/>
                <w:bCs/>
                <w:color w:val="000000"/>
                <w:sz w:val="24"/>
                <w:szCs w:val="24"/>
              </w:rPr>
            </w:pPr>
            <w:r w:rsidRPr="005D547E">
              <w:rPr>
                <w:rFonts w:ascii="CordiaUPC" w:hAnsi="CordiaUPC" w:cs="CordiaUPC"/>
                <w:b/>
                <w:bCs/>
                <w:color w:val="000000"/>
                <w:sz w:val="24"/>
                <w:szCs w:val="24"/>
              </w:rPr>
              <w:t>Total</w:t>
            </w:r>
          </w:p>
        </w:tc>
        <w:tc>
          <w:tcPr>
            <w:tcW w:w="728" w:type="dxa"/>
            <w:tcBorders>
              <w:top w:val="single" w:sz="4" w:space="0" w:color="auto"/>
              <w:bottom w:val="double" w:sz="4" w:space="0" w:color="auto"/>
            </w:tcBorders>
          </w:tcPr>
          <w:p w14:paraId="541AAFB8" w14:textId="45F8FBD5" w:rsidR="00252759" w:rsidRPr="005D547E" w:rsidRDefault="00252759" w:rsidP="00252759">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11</w:t>
            </w:r>
          </w:p>
        </w:tc>
        <w:tc>
          <w:tcPr>
            <w:tcW w:w="192" w:type="dxa"/>
          </w:tcPr>
          <w:p w14:paraId="1ED4078D"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b/>
                <w:bCs/>
                <w:sz w:val="24"/>
                <w:szCs w:val="24"/>
              </w:rPr>
            </w:pPr>
          </w:p>
        </w:tc>
        <w:tc>
          <w:tcPr>
            <w:tcW w:w="788" w:type="dxa"/>
            <w:tcBorders>
              <w:top w:val="single" w:sz="2" w:space="0" w:color="auto"/>
              <w:bottom w:val="double" w:sz="4" w:space="0" w:color="auto"/>
            </w:tcBorders>
            <w:vAlign w:val="bottom"/>
          </w:tcPr>
          <w:p w14:paraId="473280AB" w14:textId="7BE1E5D4" w:rsidR="00252759" w:rsidRPr="005D547E" w:rsidRDefault="00252759" w:rsidP="00252759">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705</w:t>
            </w:r>
          </w:p>
        </w:tc>
        <w:tc>
          <w:tcPr>
            <w:tcW w:w="192" w:type="dxa"/>
            <w:vAlign w:val="bottom"/>
          </w:tcPr>
          <w:p w14:paraId="777EEECB"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660" w:type="dxa"/>
            <w:tcBorders>
              <w:top w:val="single" w:sz="2" w:space="0" w:color="auto"/>
              <w:bottom w:val="double" w:sz="4" w:space="0" w:color="auto"/>
            </w:tcBorders>
            <w:vAlign w:val="bottom"/>
          </w:tcPr>
          <w:p w14:paraId="5B9BD74F" w14:textId="243AF2D9" w:rsidR="00252759" w:rsidRPr="005D547E" w:rsidRDefault="00252759" w:rsidP="00252759">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w:t>
            </w:r>
          </w:p>
        </w:tc>
        <w:tc>
          <w:tcPr>
            <w:tcW w:w="192" w:type="dxa"/>
          </w:tcPr>
          <w:p w14:paraId="049FCB64"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784" w:type="dxa"/>
            <w:tcBorders>
              <w:top w:val="single" w:sz="2" w:space="0" w:color="auto"/>
              <w:bottom w:val="double" w:sz="4" w:space="0" w:color="auto"/>
            </w:tcBorders>
            <w:vAlign w:val="bottom"/>
          </w:tcPr>
          <w:p w14:paraId="014A7F11" w14:textId="048339FD" w:rsidR="00252759" w:rsidRPr="005D547E" w:rsidRDefault="00252759" w:rsidP="00252759">
            <w:pPr>
              <w:pStyle w:val="acctfourfigures"/>
              <w:tabs>
                <w:tab w:val="clear" w:pos="765"/>
                <w:tab w:val="decimal" w:pos="530"/>
              </w:tabs>
              <w:spacing w:line="200" w:lineRule="exact"/>
              <w:ind w:left="-79" w:right="-89"/>
              <w:rPr>
                <w:rFonts w:ascii="CordiaUPC" w:hAnsi="CordiaUPC" w:cs="CordiaUPC"/>
                <w:b/>
                <w:bCs/>
                <w:sz w:val="24"/>
                <w:szCs w:val="24"/>
              </w:rPr>
            </w:pPr>
            <w:r w:rsidRPr="005D547E">
              <w:rPr>
                <w:rFonts w:ascii="CordiaUPC" w:hAnsi="CordiaUPC" w:cs="CordiaUPC"/>
                <w:b/>
                <w:bCs/>
                <w:sz w:val="24"/>
                <w:szCs w:val="24"/>
              </w:rPr>
              <w:t>-</w:t>
            </w:r>
          </w:p>
        </w:tc>
        <w:tc>
          <w:tcPr>
            <w:tcW w:w="216" w:type="dxa"/>
            <w:vAlign w:val="bottom"/>
          </w:tcPr>
          <w:p w14:paraId="21F96A72" w14:textId="77777777" w:rsidR="00252759" w:rsidRPr="005D547E" w:rsidRDefault="00252759" w:rsidP="00252759">
            <w:pPr>
              <w:pStyle w:val="acctfourfigures"/>
              <w:tabs>
                <w:tab w:val="clear" w:pos="765"/>
                <w:tab w:val="decimal" w:pos="530"/>
              </w:tabs>
              <w:spacing w:line="200" w:lineRule="exact"/>
              <w:ind w:left="-79" w:right="-89"/>
              <w:rPr>
                <w:rFonts w:ascii="CordiaUPC" w:hAnsi="CordiaUPC" w:cs="CordiaUPC"/>
                <w:b/>
                <w:bCs/>
                <w:sz w:val="24"/>
                <w:szCs w:val="24"/>
              </w:rPr>
            </w:pPr>
          </w:p>
        </w:tc>
        <w:tc>
          <w:tcPr>
            <w:tcW w:w="711" w:type="dxa"/>
            <w:tcBorders>
              <w:top w:val="single" w:sz="4" w:space="0" w:color="auto"/>
              <w:bottom w:val="double" w:sz="4" w:space="0" w:color="auto"/>
            </w:tcBorders>
          </w:tcPr>
          <w:p w14:paraId="787564E3" w14:textId="3A366CD0" w:rsidR="00252759" w:rsidRPr="005D547E" w:rsidRDefault="00252759" w:rsidP="00252759">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11</w:t>
            </w:r>
          </w:p>
        </w:tc>
        <w:tc>
          <w:tcPr>
            <w:tcW w:w="200" w:type="dxa"/>
          </w:tcPr>
          <w:p w14:paraId="4AAC5D20" w14:textId="77777777" w:rsidR="00252759" w:rsidRPr="005D547E" w:rsidRDefault="00252759" w:rsidP="00252759">
            <w:pPr>
              <w:pStyle w:val="acctfourfigures"/>
              <w:tabs>
                <w:tab w:val="clear" w:pos="765"/>
                <w:tab w:val="decimal" w:pos="793"/>
              </w:tabs>
              <w:spacing w:line="200" w:lineRule="exact"/>
              <w:ind w:left="-79" w:right="-79"/>
              <w:rPr>
                <w:rFonts w:ascii="CordiaUPC" w:hAnsi="CordiaUPC" w:cs="CordiaUPC"/>
                <w:b/>
                <w:bCs/>
                <w:sz w:val="24"/>
                <w:szCs w:val="24"/>
              </w:rPr>
            </w:pPr>
          </w:p>
        </w:tc>
        <w:tc>
          <w:tcPr>
            <w:tcW w:w="898" w:type="dxa"/>
            <w:tcBorders>
              <w:top w:val="single" w:sz="2" w:space="0" w:color="auto"/>
              <w:bottom w:val="double" w:sz="4" w:space="0" w:color="auto"/>
            </w:tcBorders>
            <w:vAlign w:val="bottom"/>
          </w:tcPr>
          <w:p w14:paraId="517D7236" w14:textId="7A03F5F0" w:rsidR="00252759" w:rsidRPr="005D547E" w:rsidRDefault="00252759" w:rsidP="00252759">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705</w:t>
            </w:r>
          </w:p>
        </w:tc>
        <w:tc>
          <w:tcPr>
            <w:tcW w:w="192" w:type="dxa"/>
            <w:vAlign w:val="bottom"/>
          </w:tcPr>
          <w:p w14:paraId="5493566F"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3367D1D7" w14:textId="45D0B763" w:rsidR="00252759" w:rsidRPr="005D547E" w:rsidRDefault="00252759" w:rsidP="00252759">
            <w:pPr>
              <w:pStyle w:val="acctfourfigures"/>
              <w:tabs>
                <w:tab w:val="clear" w:pos="765"/>
                <w:tab w:val="decimal" w:pos="300"/>
              </w:tabs>
              <w:spacing w:line="20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w:t>
            </w:r>
          </w:p>
        </w:tc>
        <w:tc>
          <w:tcPr>
            <w:tcW w:w="192" w:type="dxa"/>
          </w:tcPr>
          <w:p w14:paraId="30EA0610" w14:textId="77777777" w:rsidR="00252759" w:rsidRPr="005D547E" w:rsidRDefault="00252759" w:rsidP="00252759">
            <w:pPr>
              <w:pStyle w:val="acctfourfigures"/>
              <w:tabs>
                <w:tab w:val="clear" w:pos="765"/>
                <w:tab w:val="decimal" w:pos="702"/>
              </w:tabs>
              <w:spacing w:line="200" w:lineRule="exact"/>
              <w:ind w:left="-79" w:right="-89"/>
              <w:rPr>
                <w:rFonts w:ascii="CordiaUPC" w:hAnsi="CordiaUPC" w:cs="CordiaUPC"/>
                <w:b/>
                <w:bCs/>
                <w:sz w:val="24"/>
                <w:szCs w:val="24"/>
              </w:rPr>
            </w:pPr>
          </w:p>
        </w:tc>
        <w:tc>
          <w:tcPr>
            <w:tcW w:w="871" w:type="dxa"/>
            <w:tcBorders>
              <w:top w:val="single" w:sz="2" w:space="0" w:color="auto"/>
              <w:bottom w:val="double" w:sz="4" w:space="0" w:color="auto"/>
            </w:tcBorders>
            <w:vAlign w:val="bottom"/>
          </w:tcPr>
          <w:p w14:paraId="1CF76F4D" w14:textId="00519C78" w:rsidR="00252759" w:rsidRPr="005D547E" w:rsidRDefault="00252759" w:rsidP="00252759">
            <w:pPr>
              <w:pStyle w:val="acctfourfigures"/>
              <w:tabs>
                <w:tab w:val="clear" w:pos="765"/>
                <w:tab w:val="decimal" w:pos="604"/>
              </w:tabs>
              <w:spacing w:line="200" w:lineRule="exact"/>
              <w:ind w:left="-79" w:right="-89"/>
              <w:rPr>
                <w:rFonts w:ascii="CordiaUPC" w:hAnsi="CordiaUPC" w:cs="CordiaUPC"/>
                <w:b/>
                <w:bCs/>
                <w:sz w:val="24"/>
                <w:szCs w:val="24"/>
              </w:rPr>
            </w:pPr>
            <w:r w:rsidRPr="005D547E">
              <w:rPr>
                <w:rFonts w:ascii="CordiaUPC" w:hAnsi="CordiaUPC" w:cs="CordiaUPC"/>
                <w:b/>
                <w:bCs/>
                <w:sz w:val="24"/>
                <w:szCs w:val="24"/>
              </w:rPr>
              <w:t>-</w:t>
            </w:r>
          </w:p>
        </w:tc>
      </w:tr>
    </w:tbl>
    <w:p w14:paraId="2A5811AF" w14:textId="0FAB4057" w:rsidR="005D547E" w:rsidRDefault="005D547E">
      <w:pPr>
        <w:rPr>
          <w:rFonts w:ascii="CordiaUPC" w:hAnsi="CordiaUPC" w:cs="CordiaUPC"/>
          <w:szCs w:val="22"/>
        </w:rPr>
      </w:pPr>
    </w:p>
    <w:p w14:paraId="429BB3CC" w14:textId="77777777" w:rsidR="008542E8" w:rsidRDefault="008542E8" w:rsidP="008542E8">
      <w:pPr>
        <w:ind w:left="540"/>
        <w:jc w:val="thaiDistribute"/>
        <w:rPr>
          <w:rFonts w:ascii="CordiaUPC" w:hAnsi="CordiaUPC" w:cs="CordiaUPC"/>
          <w:szCs w:val="22"/>
        </w:rPr>
      </w:pPr>
      <w:r w:rsidRPr="00130A71">
        <w:rPr>
          <w:rFonts w:ascii="CordiaUPC" w:hAnsi="CordiaUPC" w:cs="CordiaUPC"/>
          <w:sz w:val="26"/>
          <w:szCs w:val="26"/>
          <w:lang w:val="en-US" w:eastAsia="en-GB" w:bidi="th-TH"/>
        </w:rPr>
        <w:t xml:space="preserve">During the six-month period ended 30 June 2021, there are contract modification of investments measured at fair value through other comprehensive income amounting to </w:t>
      </w:r>
      <w:r>
        <w:rPr>
          <w:rFonts w:ascii="CordiaUPC" w:hAnsi="CordiaUPC" w:cs="CordiaUPC"/>
          <w:sz w:val="26"/>
          <w:szCs w:val="26"/>
          <w:lang w:val="en-US" w:eastAsia="en-GB" w:bidi="th-TH"/>
        </w:rPr>
        <w:t>Baht 1,260 million.</w:t>
      </w:r>
    </w:p>
    <w:p w14:paraId="0794AA30" w14:textId="7355E52F" w:rsidR="00C13D2D" w:rsidRPr="008542E8" w:rsidRDefault="00C13D2D" w:rsidP="00B32F0E">
      <w:pPr>
        <w:pStyle w:val="index"/>
        <w:spacing w:after="0"/>
        <w:rPr>
          <w:rFonts w:ascii="CordiaUPC" w:hAnsi="CordiaUPC" w:cs="CordiaUPC"/>
          <w:i/>
          <w:iCs/>
          <w:szCs w:val="22"/>
          <w:lang w:val="en-US"/>
        </w:rPr>
        <w:sectPr w:rsidR="00C13D2D" w:rsidRPr="008542E8" w:rsidSect="00703747">
          <w:headerReference w:type="default" r:id="rId8"/>
          <w:footerReference w:type="default" r:id="rId9"/>
          <w:pgSz w:w="11907" w:h="16840"/>
          <w:pgMar w:top="691" w:right="1152" w:bottom="576" w:left="1152" w:header="720" w:footer="720" w:gutter="0"/>
          <w:pgNumType w:start="17"/>
          <w:cols w:space="720"/>
          <w:docGrid w:linePitch="299"/>
        </w:sectPr>
      </w:pPr>
    </w:p>
    <w:p w14:paraId="6D51BA9E" w14:textId="1F419B8A" w:rsidR="00084E34" w:rsidRPr="007A7361" w:rsidRDefault="00104FBF" w:rsidP="00084E34">
      <w:pPr>
        <w:pStyle w:val="Heading1"/>
        <w:numPr>
          <w:ilvl w:val="0"/>
          <w:numId w:val="0"/>
        </w:numPr>
        <w:spacing w:before="0" w:after="0" w:line="240" w:lineRule="atLeast"/>
        <w:rPr>
          <w:rFonts w:ascii="CordiaUPC" w:hAnsi="CordiaUPC" w:cs="CordiaUPC"/>
          <w:i w:val="0"/>
          <w:iCs/>
          <w:sz w:val="28"/>
          <w:szCs w:val="28"/>
        </w:rPr>
      </w:pPr>
      <w:r w:rsidRPr="007A7361">
        <w:rPr>
          <w:rFonts w:ascii="CordiaUPC" w:hAnsi="CordiaUPC" w:cs="CordiaUPC" w:hint="cs"/>
          <w:i w:val="0"/>
          <w:iCs/>
          <w:sz w:val="28"/>
          <w:szCs w:val="28"/>
        </w:rPr>
        <w:t>1</w:t>
      </w:r>
      <w:r w:rsidR="007470AF">
        <w:rPr>
          <w:rFonts w:ascii="CordiaUPC" w:hAnsi="CordiaUPC" w:cs="CordiaUPC"/>
          <w:i w:val="0"/>
          <w:iCs/>
          <w:sz w:val="28"/>
          <w:szCs w:val="28"/>
        </w:rPr>
        <w:t>3</w:t>
      </w:r>
      <w:r w:rsidR="00084E34" w:rsidRPr="007A7361">
        <w:rPr>
          <w:rFonts w:ascii="CordiaUPC" w:hAnsi="CordiaUPC" w:cs="CordiaUPC" w:hint="cs"/>
          <w:i w:val="0"/>
          <w:iCs/>
          <w:sz w:val="28"/>
          <w:szCs w:val="28"/>
        </w:rPr>
        <w:tab/>
        <w:t>Investments in subsidiaries</w:t>
      </w:r>
      <w:r w:rsidR="00B5493C" w:rsidRPr="007A7361">
        <w:rPr>
          <w:rFonts w:ascii="CordiaUPC" w:hAnsi="CordiaUPC" w:cs="CordiaUPC" w:hint="cs"/>
          <w:i w:val="0"/>
          <w:iCs/>
          <w:sz w:val="28"/>
          <w:szCs w:val="28"/>
        </w:rPr>
        <w:t xml:space="preserve"> and associate</w:t>
      </w:r>
      <w:r w:rsidR="00C13D2D" w:rsidRPr="007A7361">
        <w:rPr>
          <w:rFonts w:ascii="CordiaUPC" w:hAnsi="CordiaUPC" w:cs="CordiaUPC" w:hint="cs"/>
          <w:i w:val="0"/>
          <w:iCs/>
          <w:sz w:val="28"/>
          <w:szCs w:val="28"/>
        </w:rPr>
        <w:t>,</w:t>
      </w:r>
      <w:r w:rsidR="00084E34" w:rsidRPr="007A7361">
        <w:rPr>
          <w:rFonts w:ascii="CordiaUPC" w:hAnsi="CordiaUPC" w:cs="CordiaUPC" w:hint="cs"/>
          <w:i w:val="0"/>
          <w:iCs/>
          <w:sz w:val="28"/>
          <w:szCs w:val="28"/>
        </w:rPr>
        <w:t xml:space="preserve"> </w:t>
      </w:r>
      <w:r w:rsidR="000A5E3A" w:rsidRPr="007A7361">
        <w:rPr>
          <w:rFonts w:ascii="CordiaUPC" w:hAnsi="CordiaUPC" w:cs="CordiaUPC" w:hint="cs"/>
          <w:i w:val="0"/>
          <w:iCs/>
          <w:sz w:val="28"/>
          <w:szCs w:val="28"/>
        </w:rPr>
        <w:t>n</w:t>
      </w:r>
      <w:r w:rsidR="00084E34" w:rsidRPr="007A7361">
        <w:rPr>
          <w:rFonts w:ascii="CordiaUPC" w:hAnsi="CordiaUPC" w:cs="CordiaUPC" w:hint="cs"/>
          <w:i w:val="0"/>
          <w:iCs/>
          <w:sz w:val="28"/>
          <w:szCs w:val="28"/>
        </w:rPr>
        <w:t>et</w:t>
      </w:r>
    </w:p>
    <w:p w14:paraId="73712EAA" w14:textId="77777777" w:rsidR="00084E34" w:rsidRPr="007A7361" w:rsidRDefault="00084E34" w:rsidP="00AA6C7C">
      <w:pPr>
        <w:pStyle w:val="index"/>
        <w:spacing w:after="0" w:line="200" w:lineRule="exact"/>
        <w:jc w:val="both"/>
        <w:rPr>
          <w:rFonts w:ascii="CordiaUPC" w:hAnsi="CordiaUPC" w:cs="CordiaUPC"/>
          <w:b/>
          <w:bCs/>
          <w:sz w:val="26"/>
          <w:szCs w:val="26"/>
        </w:rPr>
      </w:pPr>
    </w:p>
    <w:p w14:paraId="581825EB" w14:textId="0B372FDB" w:rsidR="00084E34" w:rsidRPr="007A7361" w:rsidRDefault="00A77328" w:rsidP="00084E34">
      <w:pPr>
        <w:pStyle w:val="index"/>
        <w:spacing w:after="0"/>
        <w:ind w:left="540" w:hanging="540"/>
        <w:rPr>
          <w:rFonts w:ascii="CordiaUPC" w:hAnsi="CordiaUPC" w:cs="CordiaUPC"/>
          <w:b/>
          <w:bCs/>
          <w:sz w:val="26"/>
          <w:szCs w:val="26"/>
        </w:rPr>
      </w:pPr>
      <w:r w:rsidRPr="007A7361">
        <w:rPr>
          <w:rFonts w:ascii="CordiaUPC" w:hAnsi="CordiaUPC" w:cs="CordiaUPC" w:hint="cs"/>
          <w:b/>
          <w:bCs/>
          <w:sz w:val="26"/>
          <w:szCs w:val="26"/>
        </w:rPr>
        <w:t>1</w:t>
      </w:r>
      <w:r w:rsidR="007470AF">
        <w:rPr>
          <w:rFonts w:ascii="CordiaUPC" w:hAnsi="CordiaUPC" w:cs="CordiaUPC"/>
          <w:b/>
          <w:bCs/>
          <w:sz w:val="26"/>
          <w:szCs w:val="26"/>
        </w:rPr>
        <w:t>3</w:t>
      </w:r>
      <w:r w:rsidR="00084E34" w:rsidRPr="007A7361">
        <w:rPr>
          <w:rFonts w:ascii="CordiaUPC" w:hAnsi="CordiaUPC" w:cs="CordiaUPC" w:hint="cs"/>
          <w:b/>
          <w:bCs/>
          <w:sz w:val="26"/>
          <w:szCs w:val="26"/>
        </w:rPr>
        <w:t>.1</w:t>
      </w:r>
      <w:r w:rsidR="00084E34" w:rsidRPr="007A7361">
        <w:rPr>
          <w:rFonts w:ascii="CordiaUPC" w:hAnsi="CordiaUPC" w:cs="CordiaUPC" w:hint="cs"/>
          <w:b/>
          <w:bCs/>
          <w:sz w:val="26"/>
          <w:szCs w:val="26"/>
        </w:rPr>
        <w:tab/>
        <w:t xml:space="preserve">Detail of investments in subsidiaries </w:t>
      </w:r>
      <w:r w:rsidR="00B5493C" w:rsidRPr="007A7361">
        <w:rPr>
          <w:rFonts w:ascii="CordiaUPC" w:hAnsi="CordiaUPC" w:cs="CordiaUPC" w:hint="cs"/>
          <w:b/>
          <w:bCs/>
          <w:sz w:val="26"/>
          <w:szCs w:val="26"/>
        </w:rPr>
        <w:t>and associate</w:t>
      </w:r>
    </w:p>
    <w:tbl>
      <w:tblPr>
        <w:tblW w:w="15231" w:type="dxa"/>
        <w:tblLayout w:type="fixed"/>
        <w:tblCellMar>
          <w:left w:w="0" w:type="dxa"/>
          <w:right w:w="0" w:type="dxa"/>
        </w:tblCellMar>
        <w:tblLook w:val="04A0" w:firstRow="1" w:lastRow="0" w:firstColumn="1" w:lastColumn="0" w:noHBand="0" w:noVBand="1"/>
      </w:tblPr>
      <w:tblGrid>
        <w:gridCol w:w="1674"/>
        <w:gridCol w:w="1386"/>
        <w:gridCol w:w="630"/>
        <w:gridCol w:w="666"/>
        <w:gridCol w:w="612"/>
        <w:gridCol w:w="679"/>
        <w:gridCol w:w="648"/>
        <w:gridCol w:w="657"/>
        <w:gridCol w:w="684"/>
        <w:gridCol w:w="630"/>
        <w:gridCol w:w="630"/>
        <w:gridCol w:w="666"/>
        <w:gridCol w:w="626"/>
        <w:gridCol w:w="75"/>
        <w:gridCol w:w="557"/>
        <w:gridCol w:w="720"/>
        <w:gridCol w:w="90"/>
        <w:gridCol w:w="540"/>
        <w:gridCol w:w="720"/>
        <w:gridCol w:w="720"/>
        <w:gridCol w:w="810"/>
        <w:gridCol w:w="811"/>
      </w:tblGrid>
      <w:tr w:rsidR="00B5493C" w:rsidRPr="005C619D" w14:paraId="3EADE226" w14:textId="77777777" w:rsidTr="00BD20F4">
        <w:tc>
          <w:tcPr>
            <w:tcW w:w="1674" w:type="dxa"/>
            <w:shd w:val="clear" w:color="auto" w:fill="auto"/>
          </w:tcPr>
          <w:p w14:paraId="39EC458B"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386" w:type="dxa"/>
            <w:shd w:val="clear" w:color="auto" w:fill="auto"/>
          </w:tcPr>
          <w:p w14:paraId="3834CA20"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296" w:type="dxa"/>
            <w:gridSpan w:val="2"/>
            <w:shd w:val="clear" w:color="auto" w:fill="auto"/>
          </w:tcPr>
          <w:p w14:paraId="5C3B054A"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1291" w:type="dxa"/>
            <w:gridSpan w:val="2"/>
            <w:shd w:val="clear" w:color="auto" w:fill="auto"/>
          </w:tcPr>
          <w:p w14:paraId="5F46D5A7" w14:textId="77777777" w:rsidR="00B5493C" w:rsidRPr="007A7361" w:rsidRDefault="00B5493C" w:rsidP="00960866">
            <w:pPr>
              <w:pStyle w:val="index"/>
              <w:spacing w:after="0" w:line="210" w:lineRule="exact"/>
              <w:jc w:val="center"/>
              <w:rPr>
                <w:rFonts w:ascii="CordiaUPC" w:hAnsi="CordiaUPC" w:cs="CordiaUPC"/>
                <w:szCs w:val="22"/>
                <w:lang w:val="en-GB"/>
              </w:rPr>
            </w:pPr>
          </w:p>
        </w:tc>
        <w:tc>
          <w:tcPr>
            <w:tcW w:w="3915" w:type="dxa"/>
            <w:gridSpan w:val="6"/>
          </w:tcPr>
          <w:p w14:paraId="3B7F457B"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b/>
                <w:bCs/>
                <w:szCs w:val="22"/>
                <w:lang w:val="en-GB"/>
              </w:rPr>
              <w:t>Consolidated</w:t>
            </w:r>
          </w:p>
        </w:tc>
        <w:tc>
          <w:tcPr>
            <w:tcW w:w="5669" w:type="dxa"/>
            <w:gridSpan w:val="10"/>
            <w:shd w:val="clear" w:color="auto" w:fill="auto"/>
          </w:tcPr>
          <w:p w14:paraId="1C99430C"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b/>
                <w:bCs/>
                <w:szCs w:val="22"/>
                <w:lang w:val="en-GB"/>
              </w:rPr>
              <w:t>Bank only</w:t>
            </w:r>
          </w:p>
        </w:tc>
      </w:tr>
      <w:tr w:rsidR="00B5493C" w:rsidRPr="005C619D" w14:paraId="5EB13A82" w14:textId="77777777" w:rsidTr="00BD20F4">
        <w:tc>
          <w:tcPr>
            <w:tcW w:w="1674" w:type="dxa"/>
            <w:shd w:val="clear" w:color="auto" w:fill="auto"/>
          </w:tcPr>
          <w:p w14:paraId="2FC9ADE3" w14:textId="77777777" w:rsidR="00B5493C" w:rsidRPr="007A7361" w:rsidRDefault="00B5493C" w:rsidP="00960866">
            <w:pPr>
              <w:pStyle w:val="index"/>
              <w:spacing w:after="0" w:line="210" w:lineRule="exact"/>
              <w:jc w:val="center"/>
              <w:rPr>
                <w:rFonts w:ascii="CordiaUPC" w:hAnsi="CordiaUPC" w:cs="CordiaUPC"/>
                <w:szCs w:val="22"/>
                <w:lang w:val="en-GB"/>
              </w:rPr>
            </w:pPr>
          </w:p>
          <w:p w14:paraId="6720AE63" w14:textId="77777777" w:rsidR="00B5493C" w:rsidRPr="007A7361" w:rsidRDefault="00B5493C" w:rsidP="00960866">
            <w:pPr>
              <w:pStyle w:val="index"/>
              <w:spacing w:after="0" w:line="210" w:lineRule="exact"/>
              <w:jc w:val="center"/>
              <w:rPr>
                <w:rFonts w:ascii="CordiaUPC" w:hAnsi="CordiaUPC" w:cs="CordiaUPC"/>
                <w:szCs w:val="22"/>
                <w:cs/>
                <w:lang w:val="en-GB" w:bidi="th-TH"/>
              </w:rPr>
            </w:pPr>
            <w:r w:rsidRPr="007A7361">
              <w:rPr>
                <w:rFonts w:ascii="CordiaUPC" w:hAnsi="CordiaUPC" w:cs="CordiaUPC" w:hint="cs"/>
                <w:szCs w:val="22"/>
                <w:lang w:val="en-GB"/>
              </w:rPr>
              <w:t>Companies</w:t>
            </w:r>
          </w:p>
        </w:tc>
        <w:tc>
          <w:tcPr>
            <w:tcW w:w="1386" w:type="dxa"/>
            <w:shd w:val="clear" w:color="auto" w:fill="auto"/>
          </w:tcPr>
          <w:p w14:paraId="6BCEEC65"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 xml:space="preserve">Type of </w:t>
            </w:r>
          </w:p>
          <w:p w14:paraId="7C4FD620"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Business</w:t>
            </w:r>
          </w:p>
        </w:tc>
        <w:tc>
          <w:tcPr>
            <w:tcW w:w="1296" w:type="dxa"/>
            <w:gridSpan w:val="2"/>
            <w:shd w:val="clear" w:color="auto" w:fill="auto"/>
          </w:tcPr>
          <w:p w14:paraId="1DD67826"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Percentage of</w:t>
            </w:r>
          </w:p>
          <w:p w14:paraId="47CBFA48" w14:textId="77777777" w:rsidR="00B5493C" w:rsidRPr="007A7361" w:rsidRDefault="00B5493C" w:rsidP="00960866">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ownership interest</w:t>
            </w:r>
          </w:p>
        </w:tc>
        <w:tc>
          <w:tcPr>
            <w:tcW w:w="1291" w:type="dxa"/>
            <w:gridSpan w:val="2"/>
            <w:shd w:val="clear" w:color="auto" w:fill="auto"/>
          </w:tcPr>
          <w:p w14:paraId="774D8A00" w14:textId="77777777" w:rsidR="00B5493C" w:rsidRPr="007A7361" w:rsidRDefault="00B5493C" w:rsidP="00960866">
            <w:pPr>
              <w:pStyle w:val="index"/>
              <w:spacing w:after="0" w:line="210" w:lineRule="exact"/>
              <w:jc w:val="center"/>
              <w:rPr>
                <w:rFonts w:ascii="CordiaUPC" w:hAnsi="CordiaUPC" w:cs="CordiaUPC"/>
                <w:szCs w:val="22"/>
                <w:lang w:val="en-GB"/>
              </w:rPr>
            </w:pPr>
          </w:p>
          <w:p w14:paraId="74B406C7"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Paid-up capital</w:t>
            </w:r>
          </w:p>
        </w:tc>
        <w:tc>
          <w:tcPr>
            <w:tcW w:w="1305" w:type="dxa"/>
            <w:gridSpan w:val="2"/>
          </w:tcPr>
          <w:p w14:paraId="3974E5F9" w14:textId="77777777" w:rsidR="00B5493C" w:rsidRPr="007A7361" w:rsidRDefault="00B5493C" w:rsidP="00960866">
            <w:pPr>
              <w:pStyle w:val="index"/>
              <w:spacing w:after="0" w:line="210" w:lineRule="exact"/>
              <w:jc w:val="center"/>
              <w:rPr>
                <w:rFonts w:ascii="CordiaUPC" w:hAnsi="CordiaUPC" w:cs="CordiaUPC"/>
                <w:szCs w:val="22"/>
                <w:lang w:val="en-US" w:bidi="th-TH"/>
              </w:rPr>
            </w:pPr>
          </w:p>
          <w:p w14:paraId="54A747AA" w14:textId="77777777" w:rsidR="00B5493C" w:rsidRPr="007A7361" w:rsidRDefault="00B5493C" w:rsidP="00960866">
            <w:pPr>
              <w:pStyle w:val="index"/>
              <w:spacing w:after="0" w:line="210" w:lineRule="exact"/>
              <w:jc w:val="center"/>
              <w:rPr>
                <w:rFonts w:ascii="CordiaUPC" w:hAnsi="CordiaUPC" w:cs="CordiaUPC"/>
                <w:szCs w:val="22"/>
                <w:lang w:val="en-US" w:bidi="th-TH"/>
              </w:rPr>
            </w:pPr>
            <w:r w:rsidRPr="007A7361">
              <w:rPr>
                <w:rFonts w:ascii="CordiaUPC" w:hAnsi="CordiaUPC" w:cs="CordiaUPC" w:hint="cs"/>
                <w:szCs w:val="22"/>
                <w:lang w:val="en-US" w:bidi="th-TH"/>
              </w:rPr>
              <w:t>Equity</w:t>
            </w:r>
          </w:p>
        </w:tc>
        <w:tc>
          <w:tcPr>
            <w:tcW w:w="1314" w:type="dxa"/>
            <w:gridSpan w:val="2"/>
          </w:tcPr>
          <w:p w14:paraId="3075262A" w14:textId="151D20A4" w:rsidR="00B5493C" w:rsidRPr="00BE47CC" w:rsidRDefault="00B5493C" w:rsidP="00960866">
            <w:pPr>
              <w:pStyle w:val="index"/>
              <w:spacing w:after="0" w:line="210" w:lineRule="exact"/>
              <w:jc w:val="center"/>
              <w:rPr>
                <w:rFonts w:ascii="CordiaUPC" w:hAnsi="CordiaUPC" w:cs="CordiaUPC"/>
                <w:spacing w:val="-8"/>
                <w:szCs w:val="22"/>
                <w:lang w:val="en-US" w:bidi="th-TH"/>
              </w:rPr>
            </w:pPr>
            <w:r w:rsidRPr="007A7361">
              <w:rPr>
                <w:rFonts w:ascii="CordiaUPC" w:hAnsi="CordiaUPC" w:cs="CordiaUPC" w:hint="cs"/>
                <w:szCs w:val="22"/>
                <w:lang w:val="en-GB"/>
              </w:rPr>
              <w:t xml:space="preserve">Allowance for </w:t>
            </w:r>
            <w:r w:rsidR="00BE47CC">
              <w:rPr>
                <w:rFonts w:ascii="CordiaUPC" w:hAnsi="CordiaUPC" w:cs="CordiaUPC"/>
                <w:szCs w:val="22"/>
                <w:lang w:val="en-US" w:bidi="th-TH"/>
              </w:rPr>
              <w:t>expected credit loss</w:t>
            </w:r>
          </w:p>
        </w:tc>
        <w:tc>
          <w:tcPr>
            <w:tcW w:w="1296" w:type="dxa"/>
            <w:gridSpan w:val="2"/>
          </w:tcPr>
          <w:p w14:paraId="1945F832" w14:textId="77777777" w:rsidR="0071726E" w:rsidRPr="007A7361" w:rsidRDefault="0071726E" w:rsidP="00960866">
            <w:pPr>
              <w:pStyle w:val="index"/>
              <w:spacing w:after="0" w:line="210" w:lineRule="exact"/>
              <w:jc w:val="center"/>
              <w:rPr>
                <w:rFonts w:ascii="CordiaUPC" w:hAnsi="CordiaUPC" w:cs="CordiaUPC"/>
                <w:szCs w:val="22"/>
                <w:lang w:val="en-GB"/>
              </w:rPr>
            </w:pPr>
          </w:p>
          <w:p w14:paraId="2C4F4EF6"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At Equity, net</w:t>
            </w:r>
          </w:p>
        </w:tc>
        <w:tc>
          <w:tcPr>
            <w:tcW w:w="1258" w:type="dxa"/>
            <w:gridSpan w:val="3"/>
            <w:shd w:val="clear" w:color="auto" w:fill="auto"/>
          </w:tcPr>
          <w:p w14:paraId="79950111" w14:textId="77777777" w:rsidR="00B5493C" w:rsidRPr="007A7361" w:rsidRDefault="00B5493C" w:rsidP="00960866">
            <w:pPr>
              <w:pStyle w:val="index"/>
              <w:spacing w:after="0" w:line="210" w:lineRule="exact"/>
              <w:jc w:val="center"/>
              <w:rPr>
                <w:rFonts w:ascii="CordiaUPC" w:hAnsi="CordiaUPC" w:cs="CordiaUPC"/>
                <w:szCs w:val="22"/>
                <w:lang w:val="en-GB"/>
              </w:rPr>
            </w:pPr>
          </w:p>
          <w:p w14:paraId="6456D0E0"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Cost</w:t>
            </w:r>
          </w:p>
        </w:tc>
        <w:tc>
          <w:tcPr>
            <w:tcW w:w="1350" w:type="dxa"/>
            <w:gridSpan w:val="3"/>
            <w:shd w:val="clear" w:color="auto" w:fill="auto"/>
          </w:tcPr>
          <w:p w14:paraId="71980A32" w14:textId="73C91B2F"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 xml:space="preserve">Allowance for </w:t>
            </w:r>
            <w:r w:rsidR="00BE47CC">
              <w:rPr>
                <w:rFonts w:ascii="CordiaUPC" w:hAnsi="CordiaUPC" w:cs="CordiaUPC"/>
                <w:szCs w:val="22"/>
                <w:lang w:val="en-GB"/>
              </w:rPr>
              <w:t>expected credit loss</w:t>
            </w:r>
          </w:p>
        </w:tc>
        <w:tc>
          <w:tcPr>
            <w:tcW w:w="1440" w:type="dxa"/>
            <w:gridSpan w:val="2"/>
            <w:shd w:val="clear" w:color="auto" w:fill="auto"/>
          </w:tcPr>
          <w:p w14:paraId="70CC24C9" w14:textId="77777777" w:rsidR="00B5493C" w:rsidRPr="007A7361" w:rsidRDefault="00B5493C" w:rsidP="00960866">
            <w:pPr>
              <w:pStyle w:val="index"/>
              <w:spacing w:after="0" w:line="210" w:lineRule="exact"/>
              <w:jc w:val="center"/>
              <w:rPr>
                <w:rFonts w:ascii="CordiaUPC" w:hAnsi="CordiaUPC" w:cs="CordiaUPC"/>
                <w:szCs w:val="22"/>
                <w:lang w:val="en-GB"/>
              </w:rPr>
            </w:pPr>
          </w:p>
          <w:p w14:paraId="62AC2057" w14:textId="77777777" w:rsidR="00B5493C" w:rsidRPr="007A7361" w:rsidRDefault="00B5493C" w:rsidP="00960866">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At cost, net</w:t>
            </w:r>
          </w:p>
        </w:tc>
        <w:tc>
          <w:tcPr>
            <w:tcW w:w="1621" w:type="dxa"/>
            <w:gridSpan w:val="2"/>
          </w:tcPr>
          <w:p w14:paraId="38137D0D" w14:textId="735D996D" w:rsidR="00B5493C" w:rsidRPr="007A7361" w:rsidRDefault="00820DC1" w:rsidP="00960866">
            <w:pPr>
              <w:pStyle w:val="index"/>
              <w:spacing w:after="0" w:line="210" w:lineRule="exact"/>
              <w:jc w:val="center"/>
              <w:rPr>
                <w:rFonts w:ascii="CordiaUPC" w:hAnsi="CordiaUPC" w:cs="CordiaUPC"/>
                <w:szCs w:val="22"/>
                <w:cs/>
                <w:lang w:bidi="th-TH"/>
              </w:rPr>
            </w:pPr>
            <w:r w:rsidRPr="007A7361">
              <w:rPr>
                <w:rFonts w:ascii="CordiaUPC" w:hAnsi="CordiaUPC" w:cs="CordiaUPC" w:hint="cs"/>
                <w:szCs w:val="22"/>
                <w:lang w:val="en-GB"/>
              </w:rPr>
              <w:t xml:space="preserve">Dividend income for the </w:t>
            </w:r>
            <w:r w:rsidR="00BD20F4">
              <w:rPr>
                <w:rFonts w:ascii="CordiaUPC" w:hAnsi="CordiaUPC" w:cs="CordiaUPC"/>
                <w:szCs w:val="22"/>
                <w:lang w:val="en-GB"/>
              </w:rPr>
              <w:t>six-month period ended</w:t>
            </w:r>
          </w:p>
        </w:tc>
      </w:tr>
      <w:tr w:rsidR="00BD20F4" w:rsidRPr="005C619D" w14:paraId="0AC50BF2" w14:textId="77777777" w:rsidTr="00BD20F4">
        <w:tc>
          <w:tcPr>
            <w:tcW w:w="1674" w:type="dxa"/>
            <w:shd w:val="clear" w:color="auto" w:fill="auto"/>
          </w:tcPr>
          <w:p w14:paraId="121C9CCA" w14:textId="77777777" w:rsidR="00BD20F4" w:rsidRPr="007A7361" w:rsidRDefault="00BD20F4" w:rsidP="00BD20F4">
            <w:pPr>
              <w:pStyle w:val="index"/>
              <w:spacing w:after="0" w:line="210" w:lineRule="exact"/>
              <w:ind w:right="-90"/>
              <w:jc w:val="center"/>
              <w:rPr>
                <w:rFonts w:ascii="CordiaUPC" w:hAnsi="CordiaUPC" w:cs="CordiaUPC"/>
                <w:szCs w:val="22"/>
                <w:cs/>
                <w:lang w:val="en-GB" w:bidi="th-TH"/>
              </w:rPr>
            </w:pPr>
          </w:p>
        </w:tc>
        <w:tc>
          <w:tcPr>
            <w:tcW w:w="1386" w:type="dxa"/>
            <w:shd w:val="clear" w:color="auto" w:fill="auto"/>
          </w:tcPr>
          <w:p w14:paraId="6EB7B44B" w14:textId="77777777" w:rsidR="00BD20F4" w:rsidRPr="007A7361" w:rsidRDefault="00BD20F4" w:rsidP="00BD20F4">
            <w:pPr>
              <w:pStyle w:val="index"/>
              <w:spacing w:after="0" w:line="210" w:lineRule="exact"/>
              <w:jc w:val="center"/>
              <w:rPr>
                <w:rFonts w:ascii="CordiaUPC" w:hAnsi="CordiaUPC" w:cs="CordiaUPC"/>
                <w:szCs w:val="22"/>
                <w:lang w:val="en-GB"/>
              </w:rPr>
            </w:pPr>
          </w:p>
        </w:tc>
        <w:tc>
          <w:tcPr>
            <w:tcW w:w="630" w:type="dxa"/>
            <w:shd w:val="clear" w:color="auto" w:fill="auto"/>
          </w:tcPr>
          <w:p w14:paraId="188C82F5" w14:textId="2F61C0A7"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666" w:type="dxa"/>
            <w:shd w:val="clear" w:color="auto" w:fill="auto"/>
          </w:tcPr>
          <w:p w14:paraId="61889F15" w14:textId="1EE73B96"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12" w:type="dxa"/>
            <w:shd w:val="clear" w:color="auto" w:fill="auto"/>
          </w:tcPr>
          <w:p w14:paraId="514BDDAB" w14:textId="36E7D24C"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679" w:type="dxa"/>
            <w:shd w:val="clear" w:color="auto" w:fill="auto"/>
          </w:tcPr>
          <w:p w14:paraId="6683B851" w14:textId="767B7B9B"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48" w:type="dxa"/>
            <w:shd w:val="clear" w:color="auto" w:fill="auto"/>
          </w:tcPr>
          <w:p w14:paraId="6642FB67" w14:textId="2F49B6E5"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657" w:type="dxa"/>
            <w:shd w:val="clear" w:color="auto" w:fill="auto"/>
          </w:tcPr>
          <w:p w14:paraId="32B3818D" w14:textId="39FA2990"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84" w:type="dxa"/>
            <w:shd w:val="clear" w:color="auto" w:fill="auto"/>
          </w:tcPr>
          <w:p w14:paraId="2B7DBD9D" w14:textId="59D95A17"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630" w:type="dxa"/>
            <w:shd w:val="clear" w:color="auto" w:fill="auto"/>
          </w:tcPr>
          <w:p w14:paraId="11DFFD24" w14:textId="0262047E"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30" w:type="dxa"/>
            <w:shd w:val="clear" w:color="auto" w:fill="auto"/>
          </w:tcPr>
          <w:p w14:paraId="58FEFE08" w14:textId="494CEB97"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666" w:type="dxa"/>
            <w:shd w:val="clear" w:color="auto" w:fill="auto"/>
          </w:tcPr>
          <w:p w14:paraId="49645C56" w14:textId="26F6DE31"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26" w:type="dxa"/>
            <w:shd w:val="clear" w:color="auto" w:fill="auto"/>
          </w:tcPr>
          <w:p w14:paraId="2A372A82" w14:textId="0E7C2F6C"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632" w:type="dxa"/>
            <w:gridSpan w:val="2"/>
            <w:shd w:val="clear" w:color="auto" w:fill="auto"/>
          </w:tcPr>
          <w:p w14:paraId="216679D9" w14:textId="4D33F2A3"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20" w:type="dxa"/>
            <w:shd w:val="clear" w:color="auto" w:fill="auto"/>
          </w:tcPr>
          <w:p w14:paraId="735D2B48" w14:textId="3717B2F5"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630" w:type="dxa"/>
            <w:gridSpan w:val="2"/>
            <w:shd w:val="clear" w:color="auto" w:fill="auto"/>
          </w:tcPr>
          <w:p w14:paraId="585264DD" w14:textId="2339336D"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20" w:type="dxa"/>
            <w:shd w:val="clear" w:color="auto" w:fill="auto"/>
          </w:tcPr>
          <w:p w14:paraId="6BF447ED" w14:textId="52F1AA29"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720" w:type="dxa"/>
            <w:shd w:val="clear" w:color="auto" w:fill="auto"/>
          </w:tcPr>
          <w:p w14:paraId="1578408B" w14:textId="1C19BDD0"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810" w:type="dxa"/>
            <w:shd w:val="clear" w:color="auto" w:fill="auto"/>
          </w:tcPr>
          <w:p w14:paraId="4150C846" w14:textId="572D21F4"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c>
          <w:tcPr>
            <w:tcW w:w="811" w:type="dxa"/>
            <w:shd w:val="clear" w:color="auto" w:fill="auto"/>
          </w:tcPr>
          <w:p w14:paraId="531FEC9C" w14:textId="7E05BE19"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30</w:t>
            </w:r>
          </w:p>
        </w:tc>
      </w:tr>
      <w:tr w:rsidR="00BD20F4" w:rsidRPr="005C619D" w14:paraId="3CF9ABD3" w14:textId="77777777" w:rsidTr="00BD20F4">
        <w:tc>
          <w:tcPr>
            <w:tcW w:w="1674" w:type="dxa"/>
            <w:shd w:val="clear" w:color="auto" w:fill="auto"/>
          </w:tcPr>
          <w:p w14:paraId="0497491C" w14:textId="77777777" w:rsidR="00BD20F4" w:rsidRPr="007A7361" w:rsidRDefault="00BD20F4" w:rsidP="00BD20F4">
            <w:pPr>
              <w:pStyle w:val="index"/>
              <w:spacing w:after="0" w:line="210" w:lineRule="exact"/>
              <w:ind w:right="-90"/>
              <w:jc w:val="center"/>
              <w:rPr>
                <w:rFonts w:ascii="CordiaUPC" w:hAnsi="CordiaUPC" w:cs="CordiaUPC"/>
                <w:szCs w:val="22"/>
                <w:lang w:val="en-GB"/>
              </w:rPr>
            </w:pPr>
          </w:p>
        </w:tc>
        <w:tc>
          <w:tcPr>
            <w:tcW w:w="1386" w:type="dxa"/>
            <w:shd w:val="clear" w:color="auto" w:fill="auto"/>
          </w:tcPr>
          <w:p w14:paraId="3ADC7C55" w14:textId="77777777" w:rsidR="00BD20F4" w:rsidRPr="007A7361" w:rsidRDefault="00BD20F4" w:rsidP="00BD20F4">
            <w:pPr>
              <w:pStyle w:val="index"/>
              <w:spacing w:after="0" w:line="210" w:lineRule="exact"/>
              <w:jc w:val="center"/>
              <w:rPr>
                <w:rFonts w:ascii="CordiaUPC" w:hAnsi="CordiaUPC" w:cs="CordiaUPC"/>
                <w:szCs w:val="22"/>
                <w:lang w:val="en-GB"/>
              </w:rPr>
            </w:pPr>
          </w:p>
        </w:tc>
        <w:tc>
          <w:tcPr>
            <w:tcW w:w="630" w:type="dxa"/>
            <w:shd w:val="clear" w:color="auto" w:fill="auto"/>
          </w:tcPr>
          <w:p w14:paraId="379A9575" w14:textId="67E9FF06"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666" w:type="dxa"/>
            <w:shd w:val="clear" w:color="auto" w:fill="auto"/>
          </w:tcPr>
          <w:p w14:paraId="40647568" w14:textId="792C349C"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12" w:type="dxa"/>
            <w:shd w:val="clear" w:color="auto" w:fill="auto"/>
          </w:tcPr>
          <w:p w14:paraId="68F8F0B1" w14:textId="7A41ECE1"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679" w:type="dxa"/>
            <w:shd w:val="clear" w:color="auto" w:fill="auto"/>
          </w:tcPr>
          <w:p w14:paraId="3136B54E" w14:textId="4E297271"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48" w:type="dxa"/>
            <w:shd w:val="clear" w:color="auto" w:fill="auto"/>
          </w:tcPr>
          <w:p w14:paraId="1AD6469B" w14:textId="4D193FE5"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657" w:type="dxa"/>
            <w:shd w:val="clear" w:color="auto" w:fill="auto"/>
          </w:tcPr>
          <w:p w14:paraId="295F76E9" w14:textId="5CB51213"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84" w:type="dxa"/>
            <w:shd w:val="clear" w:color="auto" w:fill="auto"/>
          </w:tcPr>
          <w:p w14:paraId="4E6190E0" w14:textId="05530AFA"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630" w:type="dxa"/>
            <w:shd w:val="clear" w:color="auto" w:fill="auto"/>
          </w:tcPr>
          <w:p w14:paraId="0FFFBF1D" w14:textId="5DD8CAF3"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30" w:type="dxa"/>
            <w:shd w:val="clear" w:color="auto" w:fill="auto"/>
          </w:tcPr>
          <w:p w14:paraId="615377ED" w14:textId="67B6CB93"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666" w:type="dxa"/>
            <w:shd w:val="clear" w:color="auto" w:fill="auto"/>
          </w:tcPr>
          <w:p w14:paraId="5A2CA85F" w14:textId="6AACB512"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26" w:type="dxa"/>
            <w:shd w:val="clear" w:color="auto" w:fill="auto"/>
          </w:tcPr>
          <w:p w14:paraId="7E442637" w14:textId="5CF03E17"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632" w:type="dxa"/>
            <w:gridSpan w:val="2"/>
            <w:shd w:val="clear" w:color="auto" w:fill="auto"/>
          </w:tcPr>
          <w:p w14:paraId="177B06CA" w14:textId="078AE142"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720" w:type="dxa"/>
            <w:shd w:val="clear" w:color="auto" w:fill="auto"/>
          </w:tcPr>
          <w:p w14:paraId="65C04221" w14:textId="6476AEF1"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630" w:type="dxa"/>
            <w:gridSpan w:val="2"/>
            <w:shd w:val="clear" w:color="auto" w:fill="auto"/>
          </w:tcPr>
          <w:p w14:paraId="1BB5E886" w14:textId="3822454B"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720" w:type="dxa"/>
            <w:shd w:val="clear" w:color="auto" w:fill="auto"/>
          </w:tcPr>
          <w:p w14:paraId="2CA60BD0" w14:textId="2293A304"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720" w:type="dxa"/>
            <w:shd w:val="clear" w:color="auto" w:fill="auto"/>
          </w:tcPr>
          <w:p w14:paraId="791FE7B3" w14:textId="14E18AC0"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810" w:type="dxa"/>
            <w:shd w:val="clear" w:color="auto" w:fill="auto"/>
          </w:tcPr>
          <w:p w14:paraId="5808C69F" w14:textId="797C75B6"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c>
          <w:tcPr>
            <w:tcW w:w="811" w:type="dxa"/>
            <w:shd w:val="clear" w:color="auto" w:fill="auto"/>
          </w:tcPr>
          <w:p w14:paraId="63B8A0B2" w14:textId="3D5AB09B" w:rsidR="00BD20F4" w:rsidRPr="007A7361" w:rsidRDefault="00BD20F4" w:rsidP="00BD20F4">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June</w:t>
            </w:r>
          </w:p>
        </w:tc>
      </w:tr>
      <w:tr w:rsidR="00BD20F4" w:rsidRPr="005C619D" w14:paraId="7E36BCF7" w14:textId="77777777" w:rsidTr="00BD20F4">
        <w:tc>
          <w:tcPr>
            <w:tcW w:w="1674" w:type="dxa"/>
            <w:shd w:val="clear" w:color="auto" w:fill="auto"/>
          </w:tcPr>
          <w:p w14:paraId="2D809E7E" w14:textId="77777777" w:rsidR="00BD20F4" w:rsidRPr="007A7361" w:rsidRDefault="00BD20F4" w:rsidP="00BD20F4">
            <w:pPr>
              <w:pStyle w:val="index"/>
              <w:spacing w:after="0" w:line="210" w:lineRule="exact"/>
              <w:ind w:right="-90"/>
              <w:jc w:val="center"/>
              <w:rPr>
                <w:rFonts w:ascii="CordiaUPC" w:hAnsi="CordiaUPC" w:cs="CordiaUPC"/>
                <w:szCs w:val="22"/>
                <w:lang w:val="en-GB"/>
              </w:rPr>
            </w:pPr>
          </w:p>
        </w:tc>
        <w:tc>
          <w:tcPr>
            <w:tcW w:w="1386" w:type="dxa"/>
            <w:shd w:val="clear" w:color="auto" w:fill="auto"/>
          </w:tcPr>
          <w:p w14:paraId="3A4D1493" w14:textId="77777777" w:rsidR="00BD20F4" w:rsidRPr="007A7361" w:rsidRDefault="00BD20F4" w:rsidP="00BD20F4">
            <w:pPr>
              <w:pStyle w:val="index"/>
              <w:spacing w:after="0" w:line="210" w:lineRule="exact"/>
              <w:jc w:val="center"/>
              <w:rPr>
                <w:rFonts w:ascii="CordiaUPC" w:hAnsi="CordiaUPC" w:cs="CordiaUPC"/>
                <w:szCs w:val="22"/>
                <w:lang w:val="en-GB"/>
              </w:rPr>
            </w:pPr>
          </w:p>
        </w:tc>
        <w:tc>
          <w:tcPr>
            <w:tcW w:w="630" w:type="dxa"/>
            <w:shd w:val="clear" w:color="auto" w:fill="auto"/>
          </w:tcPr>
          <w:p w14:paraId="3A1B2C36" w14:textId="656AE0DD"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66" w:type="dxa"/>
            <w:shd w:val="clear" w:color="auto" w:fill="auto"/>
          </w:tcPr>
          <w:p w14:paraId="3F7BE12B" w14:textId="22BCC674"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12" w:type="dxa"/>
            <w:shd w:val="clear" w:color="auto" w:fill="auto"/>
          </w:tcPr>
          <w:p w14:paraId="0E7A0863" w14:textId="674B1C27"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79" w:type="dxa"/>
            <w:shd w:val="clear" w:color="auto" w:fill="auto"/>
          </w:tcPr>
          <w:p w14:paraId="7AA088AA" w14:textId="2B2D6A47"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48" w:type="dxa"/>
            <w:shd w:val="clear" w:color="auto" w:fill="auto"/>
          </w:tcPr>
          <w:p w14:paraId="7BA7E5A1" w14:textId="2E2ACF41"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57" w:type="dxa"/>
            <w:shd w:val="clear" w:color="auto" w:fill="auto"/>
          </w:tcPr>
          <w:p w14:paraId="732145B3" w14:textId="13B76928"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84" w:type="dxa"/>
            <w:shd w:val="clear" w:color="auto" w:fill="auto"/>
          </w:tcPr>
          <w:p w14:paraId="5E7BD9BD" w14:textId="3F13BACD"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0" w:type="dxa"/>
            <w:shd w:val="clear" w:color="auto" w:fill="auto"/>
          </w:tcPr>
          <w:p w14:paraId="505D0F49" w14:textId="4B76C49E"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30" w:type="dxa"/>
            <w:shd w:val="clear" w:color="auto" w:fill="auto"/>
          </w:tcPr>
          <w:p w14:paraId="1D204561" w14:textId="0E652129"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66" w:type="dxa"/>
            <w:shd w:val="clear" w:color="auto" w:fill="auto"/>
          </w:tcPr>
          <w:p w14:paraId="7A125641" w14:textId="5528D3C4"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26" w:type="dxa"/>
            <w:shd w:val="clear" w:color="auto" w:fill="auto"/>
          </w:tcPr>
          <w:p w14:paraId="2C83E869" w14:textId="2199A428"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2" w:type="dxa"/>
            <w:gridSpan w:val="2"/>
            <w:shd w:val="clear" w:color="auto" w:fill="auto"/>
          </w:tcPr>
          <w:p w14:paraId="5B77D417" w14:textId="66CAE06D"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20" w:type="dxa"/>
            <w:shd w:val="clear" w:color="auto" w:fill="auto"/>
          </w:tcPr>
          <w:p w14:paraId="1F106F4B" w14:textId="5F86F782"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0" w:type="dxa"/>
            <w:gridSpan w:val="2"/>
            <w:shd w:val="clear" w:color="auto" w:fill="auto"/>
          </w:tcPr>
          <w:p w14:paraId="548A4A2A" w14:textId="356AF80D"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20" w:type="dxa"/>
            <w:shd w:val="clear" w:color="auto" w:fill="auto"/>
          </w:tcPr>
          <w:p w14:paraId="584C16C1" w14:textId="00E57CCC"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720" w:type="dxa"/>
            <w:shd w:val="clear" w:color="auto" w:fill="auto"/>
          </w:tcPr>
          <w:p w14:paraId="7A11E0B9" w14:textId="08725496"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810" w:type="dxa"/>
            <w:shd w:val="clear" w:color="auto" w:fill="auto"/>
          </w:tcPr>
          <w:p w14:paraId="1AE707A7" w14:textId="2D7BFEA1"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811" w:type="dxa"/>
            <w:shd w:val="clear" w:color="auto" w:fill="auto"/>
          </w:tcPr>
          <w:p w14:paraId="2C1D619E" w14:textId="08E43FBB"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r>
      <w:tr w:rsidR="00BD20F4" w:rsidRPr="005C619D" w14:paraId="2D051F9A" w14:textId="77777777" w:rsidTr="00BD20F4">
        <w:tc>
          <w:tcPr>
            <w:tcW w:w="1674" w:type="dxa"/>
            <w:shd w:val="clear" w:color="auto" w:fill="auto"/>
          </w:tcPr>
          <w:p w14:paraId="4467EC46" w14:textId="77777777" w:rsidR="00BD20F4" w:rsidRPr="007A7361" w:rsidRDefault="00BD20F4" w:rsidP="00BD20F4">
            <w:pPr>
              <w:pStyle w:val="index"/>
              <w:spacing w:after="0" w:line="210" w:lineRule="exact"/>
              <w:ind w:right="-90"/>
              <w:rPr>
                <w:rFonts w:ascii="CordiaUPC" w:hAnsi="CordiaUPC" w:cs="CordiaUPC"/>
                <w:b/>
                <w:bCs/>
                <w:szCs w:val="22"/>
                <w:lang w:val="en-GB"/>
              </w:rPr>
            </w:pPr>
          </w:p>
        </w:tc>
        <w:tc>
          <w:tcPr>
            <w:tcW w:w="1386" w:type="dxa"/>
            <w:shd w:val="clear" w:color="auto" w:fill="auto"/>
          </w:tcPr>
          <w:p w14:paraId="61E01D75" w14:textId="77777777" w:rsidR="00BD20F4" w:rsidRPr="007A7361" w:rsidRDefault="00BD20F4" w:rsidP="00BD20F4">
            <w:pPr>
              <w:pStyle w:val="index"/>
              <w:spacing w:after="0" w:line="210" w:lineRule="exact"/>
              <w:rPr>
                <w:rFonts w:ascii="CordiaUPC" w:hAnsi="CordiaUPC" w:cs="CordiaUPC"/>
                <w:szCs w:val="22"/>
                <w:lang w:val="en-GB"/>
              </w:rPr>
            </w:pPr>
          </w:p>
        </w:tc>
        <w:tc>
          <w:tcPr>
            <w:tcW w:w="1296" w:type="dxa"/>
            <w:gridSpan w:val="2"/>
            <w:shd w:val="clear" w:color="auto" w:fill="auto"/>
          </w:tcPr>
          <w:p w14:paraId="6DD6FE26" w14:textId="77777777" w:rsidR="00BD20F4" w:rsidRPr="007A7361" w:rsidRDefault="00BD20F4" w:rsidP="00BD20F4">
            <w:pPr>
              <w:pStyle w:val="index"/>
              <w:spacing w:after="0" w:line="210" w:lineRule="exact"/>
              <w:jc w:val="center"/>
              <w:rPr>
                <w:rFonts w:ascii="CordiaUPC" w:hAnsi="CordiaUPC" w:cs="CordiaUPC"/>
                <w:spacing w:val="-8"/>
                <w:szCs w:val="22"/>
                <w:lang w:val="en-GB"/>
              </w:rPr>
            </w:pPr>
            <w:r w:rsidRPr="007A7361">
              <w:rPr>
                <w:rFonts w:ascii="CordiaUPC" w:hAnsi="CordiaUPC" w:cs="CordiaUPC" w:hint="cs"/>
                <w:i/>
                <w:iCs/>
                <w:spacing w:val="-8"/>
                <w:szCs w:val="22"/>
                <w:lang w:val="en-GB"/>
              </w:rPr>
              <w:t>(%)</w:t>
            </w:r>
          </w:p>
        </w:tc>
        <w:tc>
          <w:tcPr>
            <w:tcW w:w="10875" w:type="dxa"/>
            <w:gridSpan w:val="18"/>
            <w:shd w:val="clear" w:color="auto" w:fill="auto"/>
          </w:tcPr>
          <w:p w14:paraId="6BE0E02D" w14:textId="77777777" w:rsidR="00BD20F4" w:rsidRPr="007A7361" w:rsidRDefault="00BD20F4" w:rsidP="00BD20F4">
            <w:pPr>
              <w:pStyle w:val="index"/>
              <w:spacing w:after="0" w:line="210" w:lineRule="exact"/>
              <w:ind w:left="-14"/>
              <w:jc w:val="center"/>
              <w:rPr>
                <w:rFonts w:ascii="CordiaUPC" w:hAnsi="CordiaUPC" w:cs="CordiaUPC"/>
                <w:spacing w:val="-8"/>
                <w:szCs w:val="22"/>
                <w:lang w:val="en-GB"/>
              </w:rPr>
            </w:pPr>
            <w:r w:rsidRPr="007A7361">
              <w:rPr>
                <w:rFonts w:ascii="CordiaUPC" w:hAnsi="CordiaUPC" w:cs="CordiaUPC" w:hint="cs"/>
                <w:i/>
                <w:iCs/>
                <w:spacing w:val="-8"/>
                <w:szCs w:val="22"/>
                <w:lang w:val="en-GB"/>
              </w:rPr>
              <w:t>(in million Baht)</w:t>
            </w:r>
          </w:p>
        </w:tc>
      </w:tr>
      <w:tr w:rsidR="00BD20F4" w:rsidRPr="005C619D" w14:paraId="3DA771DA" w14:textId="77777777" w:rsidTr="00BD20F4">
        <w:tc>
          <w:tcPr>
            <w:tcW w:w="1674" w:type="dxa"/>
            <w:shd w:val="clear" w:color="auto" w:fill="auto"/>
          </w:tcPr>
          <w:p w14:paraId="389A1729" w14:textId="77777777" w:rsidR="00BD20F4" w:rsidRPr="007A7361" w:rsidRDefault="00BD20F4" w:rsidP="00BD20F4">
            <w:pPr>
              <w:pStyle w:val="index"/>
              <w:spacing w:after="0" w:line="210" w:lineRule="exact"/>
              <w:ind w:right="-90"/>
              <w:rPr>
                <w:rFonts w:ascii="CordiaUPC" w:hAnsi="CordiaUPC" w:cs="CordiaUPC"/>
                <w:szCs w:val="22"/>
                <w:lang w:val="en-GB"/>
              </w:rPr>
            </w:pPr>
            <w:r w:rsidRPr="007A7361">
              <w:rPr>
                <w:rFonts w:ascii="CordiaUPC" w:hAnsi="CordiaUPC" w:cs="CordiaUPC" w:hint="cs"/>
                <w:b/>
                <w:bCs/>
                <w:szCs w:val="22"/>
                <w:lang w:val="en-GB"/>
              </w:rPr>
              <w:t xml:space="preserve">Direct subsidiaries </w:t>
            </w:r>
          </w:p>
        </w:tc>
        <w:tc>
          <w:tcPr>
            <w:tcW w:w="1386" w:type="dxa"/>
            <w:shd w:val="clear" w:color="auto" w:fill="auto"/>
          </w:tcPr>
          <w:p w14:paraId="0A774CED" w14:textId="77777777" w:rsidR="00BD20F4" w:rsidRPr="007A7361" w:rsidRDefault="00BD20F4" w:rsidP="00BD20F4">
            <w:pPr>
              <w:pStyle w:val="index"/>
              <w:spacing w:after="0" w:line="210" w:lineRule="exact"/>
              <w:rPr>
                <w:rFonts w:ascii="CordiaUPC" w:hAnsi="CordiaUPC" w:cs="CordiaUPC"/>
                <w:szCs w:val="22"/>
                <w:lang w:val="en-GB"/>
              </w:rPr>
            </w:pPr>
          </w:p>
        </w:tc>
        <w:tc>
          <w:tcPr>
            <w:tcW w:w="630" w:type="dxa"/>
            <w:shd w:val="clear" w:color="auto" w:fill="auto"/>
          </w:tcPr>
          <w:p w14:paraId="1DCEC916" w14:textId="77777777" w:rsidR="00BD20F4" w:rsidRPr="007A7361" w:rsidRDefault="00BD20F4" w:rsidP="00BD20F4">
            <w:pPr>
              <w:pStyle w:val="index"/>
              <w:spacing w:after="0" w:line="210" w:lineRule="exact"/>
              <w:jc w:val="center"/>
              <w:rPr>
                <w:rFonts w:ascii="CordiaUPC" w:hAnsi="CordiaUPC" w:cs="CordiaUPC"/>
                <w:spacing w:val="-8"/>
                <w:szCs w:val="22"/>
                <w:lang w:val="en-GB"/>
              </w:rPr>
            </w:pPr>
          </w:p>
        </w:tc>
        <w:tc>
          <w:tcPr>
            <w:tcW w:w="666" w:type="dxa"/>
            <w:shd w:val="clear" w:color="auto" w:fill="auto"/>
          </w:tcPr>
          <w:p w14:paraId="2105122F" w14:textId="77777777" w:rsidR="00BD20F4" w:rsidRPr="007A7361" w:rsidRDefault="00BD20F4" w:rsidP="00BD20F4">
            <w:pPr>
              <w:pStyle w:val="index"/>
              <w:spacing w:after="0" w:line="210" w:lineRule="exact"/>
              <w:jc w:val="center"/>
              <w:rPr>
                <w:rFonts w:ascii="CordiaUPC" w:hAnsi="CordiaUPC" w:cs="CordiaUPC"/>
                <w:spacing w:val="-8"/>
                <w:szCs w:val="22"/>
                <w:lang w:val="en-GB"/>
              </w:rPr>
            </w:pPr>
          </w:p>
        </w:tc>
        <w:tc>
          <w:tcPr>
            <w:tcW w:w="612" w:type="dxa"/>
            <w:shd w:val="clear" w:color="auto" w:fill="auto"/>
          </w:tcPr>
          <w:p w14:paraId="5A974999" w14:textId="77777777" w:rsidR="00BD20F4" w:rsidRPr="007A7361" w:rsidRDefault="00BD20F4" w:rsidP="00BD20F4">
            <w:pPr>
              <w:pStyle w:val="index"/>
              <w:spacing w:after="0" w:line="210" w:lineRule="exact"/>
              <w:rPr>
                <w:rFonts w:ascii="CordiaUPC" w:hAnsi="CordiaUPC" w:cs="CordiaUPC"/>
                <w:spacing w:val="-8"/>
                <w:szCs w:val="22"/>
                <w:lang w:val="en-GB"/>
              </w:rPr>
            </w:pPr>
          </w:p>
        </w:tc>
        <w:tc>
          <w:tcPr>
            <w:tcW w:w="679" w:type="dxa"/>
            <w:shd w:val="clear" w:color="auto" w:fill="auto"/>
          </w:tcPr>
          <w:p w14:paraId="78EF5915" w14:textId="77777777" w:rsidR="00BD20F4" w:rsidRPr="007A7361" w:rsidRDefault="00BD20F4" w:rsidP="00BD20F4">
            <w:pPr>
              <w:pStyle w:val="index"/>
              <w:spacing w:after="0" w:line="210" w:lineRule="exact"/>
              <w:jc w:val="center"/>
              <w:rPr>
                <w:rFonts w:ascii="CordiaUPC" w:hAnsi="CordiaUPC" w:cs="CordiaUPC"/>
                <w:spacing w:val="-8"/>
                <w:szCs w:val="22"/>
                <w:lang w:val="en-GB"/>
              </w:rPr>
            </w:pPr>
          </w:p>
        </w:tc>
        <w:tc>
          <w:tcPr>
            <w:tcW w:w="648" w:type="dxa"/>
          </w:tcPr>
          <w:p w14:paraId="1139670E" w14:textId="77777777" w:rsidR="00BD20F4" w:rsidRPr="007A7361" w:rsidRDefault="00BD20F4" w:rsidP="00BD20F4">
            <w:pPr>
              <w:pStyle w:val="index"/>
              <w:tabs>
                <w:tab w:val="decimal" w:pos="432"/>
              </w:tabs>
              <w:spacing w:after="0" w:line="210" w:lineRule="exact"/>
              <w:rPr>
                <w:rFonts w:ascii="CordiaUPC" w:hAnsi="CordiaUPC" w:cs="CordiaUPC"/>
                <w:spacing w:val="-8"/>
                <w:szCs w:val="22"/>
                <w:lang w:val="en-GB"/>
              </w:rPr>
            </w:pPr>
          </w:p>
        </w:tc>
        <w:tc>
          <w:tcPr>
            <w:tcW w:w="657" w:type="dxa"/>
          </w:tcPr>
          <w:p w14:paraId="62333144"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84" w:type="dxa"/>
          </w:tcPr>
          <w:p w14:paraId="60F5EBD9"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30" w:type="dxa"/>
          </w:tcPr>
          <w:p w14:paraId="5565BE1F"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30" w:type="dxa"/>
          </w:tcPr>
          <w:p w14:paraId="3B3B8062"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66" w:type="dxa"/>
          </w:tcPr>
          <w:p w14:paraId="74B8F043"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26" w:type="dxa"/>
            <w:shd w:val="clear" w:color="auto" w:fill="auto"/>
          </w:tcPr>
          <w:p w14:paraId="75E6312C"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32" w:type="dxa"/>
            <w:gridSpan w:val="2"/>
            <w:shd w:val="clear" w:color="auto" w:fill="auto"/>
          </w:tcPr>
          <w:p w14:paraId="1AF9687C"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6D2A2E7E"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630" w:type="dxa"/>
            <w:gridSpan w:val="2"/>
            <w:shd w:val="clear" w:color="auto" w:fill="auto"/>
          </w:tcPr>
          <w:p w14:paraId="064682A0"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5A0DE880"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720" w:type="dxa"/>
            <w:shd w:val="clear" w:color="auto" w:fill="auto"/>
          </w:tcPr>
          <w:p w14:paraId="629D4F10"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810" w:type="dxa"/>
          </w:tcPr>
          <w:p w14:paraId="47EF0D7A" w14:textId="77777777" w:rsidR="00BD20F4" w:rsidRPr="007A7361" w:rsidRDefault="00BD20F4" w:rsidP="00BD20F4">
            <w:pPr>
              <w:pStyle w:val="index"/>
              <w:tabs>
                <w:tab w:val="decimal" w:pos="432"/>
              </w:tabs>
              <w:spacing w:after="0" w:line="210" w:lineRule="exact"/>
              <w:ind w:left="-14"/>
              <w:rPr>
                <w:rFonts w:ascii="CordiaUPC" w:hAnsi="CordiaUPC" w:cs="CordiaUPC"/>
                <w:spacing w:val="-8"/>
                <w:szCs w:val="22"/>
                <w:lang w:val="en-GB"/>
              </w:rPr>
            </w:pPr>
          </w:p>
        </w:tc>
        <w:tc>
          <w:tcPr>
            <w:tcW w:w="811" w:type="dxa"/>
          </w:tcPr>
          <w:p w14:paraId="38E4D40B" w14:textId="77777777" w:rsidR="00BD20F4" w:rsidRPr="007A7361" w:rsidRDefault="00BD20F4" w:rsidP="00BD20F4">
            <w:pPr>
              <w:pStyle w:val="index"/>
              <w:spacing w:after="0" w:line="210" w:lineRule="exact"/>
              <w:ind w:left="-14"/>
              <w:rPr>
                <w:rFonts w:ascii="CordiaUPC" w:hAnsi="CordiaUPC" w:cs="CordiaUPC"/>
                <w:spacing w:val="-8"/>
                <w:szCs w:val="22"/>
                <w:lang w:val="en-GB"/>
              </w:rPr>
            </w:pPr>
          </w:p>
        </w:tc>
      </w:tr>
      <w:tr w:rsidR="00BD20F4" w:rsidRPr="005C619D" w14:paraId="1BE25B6B" w14:textId="77777777" w:rsidTr="00BD20F4">
        <w:tc>
          <w:tcPr>
            <w:tcW w:w="1674" w:type="dxa"/>
            <w:shd w:val="clear" w:color="auto" w:fill="auto"/>
          </w:tcPr>
          <w:p w14:paraId="5BC79973" w14:textId="77777777" w:rsidR="00BD20F4" w:rsidRPr="007A7361" w:rsidRDefault="00BD20F4" w:rsidP="00BD20F4">
            <w:pPr>
              <w:pStyle w:val="index"/>
              <w:spacing w:after="0" w:line="210" w:lineRule="exact"/>
              <w:ind w:right="-90"/>
              <w:rPr>
                <w:rFonts w:ascii="CordiaUPC" w:hAnsi="CordiaUPC" w:cs="CordiaUPC"/>
                <w:szCs w:val="22"/>
                <w:lang w:val="en-GB"/>
              </w:rPr>
            </w:pPr>
            <w:proofErr w:type="spellStart"/>
            <w:r w:rsidRPr="007A7361">
              <w:rPr>
                <w:rFonts w:ascii="CordiaUPC" w:hAnsi="CordiaUPC" w:cs="CordiaUPC" w:hint="cs"/>
                <w:szCs w:val="22"/>
                <w:lang w:val="en-GB"/>
              </w:rPr>
              <w:t>Phahonyothin</w:t>
            </w:r>
            <w:proofErr w:type="spellEnd"/>
            <w:r w:rsidRPr="007A7361">
              <w:rPr>
                <w:rFonts w:ascii="CordiaUPC" w:hAnsi="CordiaUPC" w:cs="CordiaUPC" w:hint="cs"/>
                <w:szCs w:val="22"/>
                <w:lang w:val="en-GB"/>
              </w:rPr>
              <w:t xml:space="preserve"> Asset </w:t>
            </w:r>
          </w:p>
          <w:p w14:paraId="1356C824" w14:textId="77777777" w:rsidR="00BD20F4" w:rsidRPr="007A7361" w:rsidRDefault="00BD20F4" w:rsidP="00BD20F4">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0348CE1F" w14:textId="77777777" w:rsidR="00BD20F4" w:rsidRPr="007A7361" w:rsidRDefault="00BD20F4" w:rsidP="00BD20F4">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Co., Ltd.</w:t>
            </w:r>
          </w:p>
        </w:tc>
        <w:tc>
          <w:tcPr>
            <w:tcW w:w="1386" w:type="dxa"/>
            <w:shd w:val="clear" w:color="auto" w:fill="auto"/>
            <w:vAlign w:val="bottom"/>
          </w:tcPr>
          <w:p w14:paraId="1B1821DA" w14:textId="77777777" w:rsidR="00BD20F4" w:rsidRPr="007A7361" w:rsidRDefault="00BD20F4" w:rsidP="00BD20F4">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Asset management business</w:t>
            </w:r>
          </w:p>
        </w:tc>
        <w:tc>
          <w:tcPr>
            <w:tcW w:w="630" w:type="dxa"/>
            <w:shd w:val="clear" w:color="auto" w:fill="auto"/>
            <w:vAlign w:val="bottom"/>
          </w:tcPr>
          <w:p w14:paraId="07D77095" w14:textId="33AD7B29" w:rsidR="00BD20F4" w:rsidRPr="007A7361" w:rsidRDefault="00D91A1A" w:rsidP="00BD20F4">
            <w:pPr>
              <w:pStyle w:val="index"/>
              <w:spacing w:after="0" w:line="210" w:lineRule="exact"/>
              <w:ind w:right="90"/>
              <w:jc w:val="right"/>
              <w:rPr>
                <w:rFonts w:ascii="CordiaUPC" w:hAnsi="CordiaUPC" w:cs="CordiaUPC"/>
                <w:szCs w:val="22"/>
                <w:lang w:val="en-GB"/>
              </w:rPr>
            </w:pPr>
            <w:r>
              <w:rPr>
                <w:rFonts w:ascii="CordiaUPC" w:hAnsi="CordiaUPC" w:cs="CordiaUPC"/>
                <w:szCs w:val="22"/>
                <w:lang w:val="en-GB"/>
              </w:rPr>
              <w:t>100.00</w:t>
            </w:r>
          </w:p>
        </w:tc>
        <w:tc>
          <w:tcPr>
            <w:tcW w:w="666" w:type="dxa"/>
            <w:shd w:val="clear" w:color="auto" w:fill="auto"/>
            <w:vAlign w:val="bottom"/>
          </w:tcPr>
          <w:p w14:paraId="6F06BA13" w14:textId="3E61AB3B" w:rsidR="00BD20F4" w:rsidRPr="007A7361" w:rsidRDefault="00BD20F4" w:rsidP="00BD20F4">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100.00</w:t>
            </w:r>
          </w:p>
        </w:tc>
        <w:tc>
          <w:tcPr>
            <w:tcW w:w="612" w:type="dxa"/>
            <w:shd w:val="clear" w:color="auto" w:fill="auto"/>
            <w:vAlign w:val="bottom"/>
          </w:tcPr>
          <w:p w14:paraId="701D62B6" w14:textId="6CD6ACAD" w:rsidR="00BD20F4" w:rsidRPr="007A7361" w:rsidRDefault="00D91A1A" w:rsidP="00BD20F4">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5</w:t>
            </w:r>
            <w:r w:rsidR="00871A1A">
              <w:rPr>
                <w:rFonts w:ascii="CordiaUPC" w:hAnsi="CordiaUPC" w:cs="CordiaUPC"/>
                <w:szCs w:val="22"/>
                <w:lang w:val="en-GB"/>
              </w:rPr>
              <w:t>0</w:t>
            </w:r>
            <w:r>
              <w:rPr>
                <w:rFonts w:ascii="CordiaUPC" w:hAnsi="CordiaUPC" w:cs="CordiaUPC"/>
                <w:szCs w:val="22"/>
                <w:lang w:val="en-GB"/>
              </w:rPr>
              <w:t>0</w:t>
            </w:r>
          </w:p>
        </w:tc>
        <w:tc>
          <w:tcPr>
            <w:tcW w:w="679" w:type="dxa"/>
            <w:shd w:val="clear" w:color="auto" w:fill="auto"/>
            <w:vAlign w:val="bottom"/>
          </w:tcPr>
          <w:p w14:paraId="3260CB0B" w14:textId="57080697" w:rsidR="00BD20F4" w:rsidRPr="007A7361" w:rsidRDefault="00BD20F4" w:rsidP="00BD20F4">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25</w:t>
            </w:r>
          </w:p>
        </w:tc>
        <w:tc>
          <w:tcPr>
            <w:tcW w:w="648" w:type="dxa"/>
            <w:vAlign w:val="bottom"/>
          </w:tcPr>
          <w:p w14:paraId="465A2044" w14:textId="1E4BB541" w:rsidR="00BD20F4" w:rsidRPr="007A7361" w:rsidRDefault="008763CE" w:rsidP="00BD20F4">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57" w:type="dxa"/>
            <w:vAlign w:val="bottom"/>
          </w:tcPr>
          <w:p w14:paraId="0A949E2F" w14:textId="6AD5FFE8" w:rsidR="00BD20F4" w:rsidRPr="007A7361" w:rsidRDefault="00BD20F4" w:rsidP="00BD20F4">
            <w:pPr>
              <w:pStyle w:val="index"/>
              <w:tabs>
                <w:tab w:val="decimal" w:pos="52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84" w:type="dxa"/>
            <w:vAlign w:val="bottom"/>
          </w:tcPr>
          <w:p w14:paraId="02851D83" w14:textId="67312119" w:rsidR="00BD20F4" w:rsidRPr="007A7361" w:rsidRDefault="008763CE" w:rsidP="00BD20F4">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47C9D30D" w14:textId="77777777" w:rsidR="00BD20F4" w:rsidRPr="007A7361" w:rsidRDefault="00BD20F4" w:rsidP="00BD20F4">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24B276DD" w14:textId="27EB2CF9" w:rsidR="00BD20F4" w:rsidRPr="007A7361" w:rsidRDefault="008763CE" w:rsidP="00BD20F4">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66" w:type="dxa"/>
            <w:vAlign w:val="bottom"/>
          </w:tcPr>
          <w:p w14:paraId="6D86BE4B" w14:textId="5F0217CE" w:rsidR="00BD20F4" w:rsidRPr="007A7361" w:rsidRDefault="00BD20F4" w:rsidP="00BD20F4">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26" w:type="dxa"/>
            <w:shd w:val="clear" w:color="auto" w:fill="auto"/>
            <w:vAlign w:val="bottom"/>
          </w:tcPr>
          <w:p w14:paraId="653F446C" w14:textId="3154344A" w:rsidR="00BD20F4" w:rsidRPr="007A7361" w:rsidRDefault="008763CE" w:rsidP="008763CE">
            <w:pPr>
              <w:pStyle w:val="index"/>
              <w:tabs>
                <w:tab w:val="decimal" w:pos="540"/>
              </w:tabs>
              <w:spacing w:after="0" w:line="210" w:lineRule="exact"/>
              <w:ind w:left="-14"/>
              <w:rPr>
                <w:rFonts w:ascii="CordiaUPC" w:hAnsi="CordiaUPC" w:cs="CordiaUPC"/>
                <w:szCs w:val="22"/>
                <w:lang w:val="en-GB"/>
              </w:rPr>
            </w:pPr>
            <w:r w:rsidRPr="008763CE">
              <w:rPr>
                <w:rFonts w:ascii="CordiaUPC" w:hAnsi="CordiaUPC" w:cs="CordiaUPC"/>
                <w:szCs w:val="22"/>
                <w:lang w:val="en-GB"/>
              </w:rPr>
              <w:t>298</w:t>
            </w:r>
          </w:p>
        </w:tc>
        <w:tc>
          <w:tcPr>
            <w:tcW w:w="632" w:type="dxa"/>
            <w:gridSpan w:val="2"/>
            <w:shd w:val="clear" w:color="auto" w:fill="auto"/>
            <w:vAlign w:val="bottom"/>
          </w:tcPr>
          <w:p w14:paraId="4730C2C5" w14:textId="55DF7CC5" w:rsidR="00BD20F4" w:rsidRPr="007A7361" w:rsidRDefault="00BD20F4" w:rsidP="00BD20F4">
            <w:pPr>
              <w:pStyle w:val="index"/>
              <w:tabs>
                <w:tab w:val="decimal" w:pos="543"/>
              </w:tabs>
              <w:spacing w:after="0" w:line="210" w:lineRule="exact"/>
              <w:ind w:left="-14"/>
              <w:rPr>
                <w:rFonts w:ascii="CordiaUPC" w:hAnsi="CordiaUPC" w:cs="CordiaUPC"/>
                <w:szCs w:val="22"/>
                <w:lang w:val="en-GB"/>
              </w:rPr>
            </w:pPr>
            <w:r>
              <w:rPr>
                <w:rFonts w:ascii="CordiaUPC" w:hAnsi="CordiaUPC" w:cs="CordiaUPC"/>
                <w:szCs w:val="22"/>
                <w:lang w:val="en-GB"/>
              </w:rPr>
              <w:t>25</w:t>
            </w:r>
          </w:p>
        </w:tc>
        <w:tc>
          <w:tcPr>
            <w:tcW w:w="720" w:type="dxa"/>
            <w:shd w:val="clear" w:color="auto" w:fill="auto"/>
            <w:vAlign w:val="bottom"/>
          </w:tcPr>
          <w:p w14:paraId="34ACC9BF" w14:textId="437FB6A1" w:rsidR="00BD20F4" w:rsidRPr="002716F3" w:rsidRDefault="00C35A9D" w:rsidP="00BD20F4">
            <w:pPr>
              <w:pStyle w:val="index"/>
              <w:tabs>
                <w:tab w:val="decimal" w:pos="630"/>
              </w:tabs>
              <w:spacing w:after="0" w:line="210" w:lineRule="exact"/>
              <w:ind w:left="-14"/>
              <w:rPr>
                <w:rFonts w:ascii="CordiaUPC" w:hAnsi="CordiaUPC" w:cs="CordiaUPC"/>
                <w:szCs w:val="22"/>
                <w:lang w:val="en-GB"/>
              </w:rPr>
            </w:pPr>
            <w:r w:rsidRPr="002716F3">
              <w:rPr>
                <w:rFonts w:ascii="CordiaUPC" w:hAnsi="CordiaUPC" w:cs="CordiaUPC"/>
                <w:szCs w:val="22"/>
                <w:lang w:val="en-GB"/>
              </w:rPr>
              <w:t>-</w:t>
            </w:r>
          </w:p>
        </w:tc>
        <w:tc>
          <w:tcPr>
            <w:tcW w:w="630" w:type="dxa"/>
            <w:gridSpan w:val="2"/>
            <w:shd w:val="clear" w:color="auto" w:fill="auto"/>
            <w:vAlign w:val="bottom"/>
          </w:tcPr>
          <w:p w14:paraId="63C4777B" w14:textId="59A1B6DD" w:rsidR="00BD20F4" w:rsidRPr="002716F3" w:rsidRDefault="00BD20F4" w:rsidP="008763CE">
            <w:pPr>
              <w:pStyle w:val="index"/>
              <w:tabs>
                <w:tab w:val="decimal" w:pos="508"/>
              </w:tabs>
              <w:spacing w:after="0" w:line="210" w:lineRule="exact"/>
              <w:ind w:left="-14"/>
              <w:rPr>
                <w:rFonts w:ascii="CordiaUPC" w:hAnsi="CordiaUPC" w:cs="CordiaUPC"/>
                <w:szCs w:val="22"/>
                <w:lang w:val="en-GB"/>
              </w:rPr>
            </w:pPr>
            <w:r w:rsidRPr="002716F3">
              <w:rPr>
                <w:rFonts w:ascii="CordiaUPC" w:hAnsi="CordiaUPC" w:cs="CordiaUPC"/>
                <w:szCs w:val="22"/>
                <w:lang w:val="en-GB"/>
              </w:rPr>
              <w:t>-</w:t>
            </w:r>
          </w:p>
        </w:tc>
        <w:tc>
          <w:tcPr>
            <w:tcW w:w="720" w:type="dxa"/>
            <w:shd w:val="clear" w:color="auto" w:fill="auto"/>
            <w:vAlign w:val="bottom"/>
          </w:tcPr>
          <w:p w14:paraId="03289463" w14:textId="7A555A35" w:rsidR="00BD20F4" w:rsidRPr="002716F3" w:rsidRDefault="00C35A9D" w:rsidP="00BD20F4">
            <w:pPr>
              <w:pStyle w:val="index"/>
              <w:tabs>
                <w:tab w:val="decimal" w:pos="630"/>
              </w:tabs>
              <w:spacing w:after="0" w:line="210" w:lineRule="exact"/>
              <w:ind w:left="-14"/>
              <w:rPr>
                <w:rFonts w:ascii="CordiaUPC" w:hAnsi="CordiaUPC" w:cs="CordiaUPC"/>
                <w:szCs w:val="22"/>
                <w:lang w:val="en-GB"/>
              </w:rPr>
            </w:pPr>
            <w:r w:rsidRPr="002716F3">
              <w:rPr>
                <w:rFonts w:ascii="CordiaUPC" w:hAnsi="CordiaUPC" w:cs="CordiaUPC"/>
                <w:szCs w:val="22"/>
                <w:lang w:val="en-GB"/>
              </w:rPr>
              <w:t>298</w:t>
            </w:r>
          </w:p>
        </w:tc>
        <w:tc>
          <w:tcPr>
            <w:tcW w:w="720" w:type="dxa"/>
            <w:shd w:val="clear" w:color="auto" w:fill="auto"/>
            <w:vAlign w:val="bottom"/>
          </w:tcPr>
          <w:p w14:paraId="46D14041" w14:textId="3215975A" w:rsidR="00BD20F4" w:rsidRPr="007A7361" w:rsidRDefault="00BD20F4" w:rsidP="00BD20F4">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25</w:t>
            </w:r>
          </w:p>
        </w:tc>
        <w:tc>
          <w:tcPr>
            <w:tcW w:w="810" w:type="dxa"/>
            <w:vAlign w:val="bottom"/>
          </w:tcPr>
          <w:p w14:paraId="649AD07C" w14:textId="47F39973" w:rsidR="00BD20F4" w:rsidRPr="007A7361" w:rsidRDefault="00237371" w:rsidP="00BD20F4">
            <w:pPr>
              <w:pStyle w:val="index"/>
              <w:tabs>
                <w:tab w:val="decimal" w:pos="715"/>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c>
          <w:tcPr>
            <w:tcW w:w="811" w:type="dxa"/>
            <w:vAlign w:val="bottom"/>
          </w:tcPr>
          <w:p w14:paraId="223D11D8" w14:textId="77777777" w:rsidR="00BD20F4" w:rsidRPr="007A7361" w:rsidRDefault="00BD20F4" w:rsidP="00BD20F4">
            <w:pPr>
              <w:pStyle w:val="index"/>
              <w:tabs>
                <w:tab w:val="decimal" w:pos="663"/>
              </w:tabs>
              <w:spacing w:after="0" w:line="210" w:lineRule="exact"/>
              <w:ind w:left="-14"/>
              <w:rPr>
                <w:rFonts w:ascii="CordiaUPC" w:hAnsi="CordiaUPC" w:cs="CordiaUPC"/>
                <w:szCs w:val="22"/>
                <w:lang w:val="en-GB" w:bidi="th-TH"/>
              </w:rPr>
            </w:pPr>
            <w:r w:rsidRPr="007A7361">
              <w:rPr>
                <w:rFonts w:ascii="CordiaUPC" w:hAnsi="CordiaUPC" w:cs="CordiaUPC" w:hint="cs"/>
                <w:szCs w:val="22"/>
                <w:lang w:val="en-GB" w:bidi="th-TH"/>
              </w:rPr>
              <w:t>-</w:t>
            </w:r>
          </w:p>
        </w:tc>
      </w:tr>
      <w:tr w:rsidR="008763CE" w:rsidRPr="005C619D" w14:paraId="1D162813" w14:textId="77777777" w:rsidTr="00BD20F4">
        <w:tc>
          <w:tcPr>
            <w:tcW w:w="1674" w:type="dxa"/>
            <w:shd w:val="clear" w:color="auto" w:fill="auto"/>
            <w:vAlign w:val="bottom"/>
          </w:tcPr>
          <w:p w14:paraId="203527DB" w14:textId="6C362E9F" w:rsidR="008763CE" w:rsidRPr="007A7361" w:rsidRDefault="008763CE" w:rsidP="008763CE">
            <w:pPr>
              <w:pStyle w:val="index"/>
              <w:spacing w:after="0" w:line="210" w:lineRule="exact"/>
              <w:ind w:right="-90"/>
              <w:rPr>
                <w:rFonts w:ascii="CordiaUPC" w:hAnsi="CordiaUPC" w:cs="CordiaUPC"/>
                <w:szCs w:val="22"/>
                <w:lang w:val="en-GB"/>
              </w:rPr>
            </w:pPr>
            <w:proofErr w:type="spellStart"/>
            <w:r w:rsidRPr="007A7361">
              <w:rPr>
                <w:rFonts w:ascii="CordiaUPC" w:hAnsi="CordiaUPC" w:cs="CordiaUPC" w:hint="cs"/>
                <w:szCs w:val="22"/>
                <w:lang w:val="en-GB"/>
              </w:rPr>
              <w:t>Thanachart</w:t>
            </w:r>
            <w:proofErr w:type="spellEnd"/>
            <w:r w:rsidRPr="007A7361">
              <w:rPr>
                <w:rFonts w:ascii="CordiaUPC" w:hAnsi="CordiaUPC" w:cs="CordiaUPC" w:hint="cs"/>
                <w:szCs w:val="22"/>
                <w:lang w:val="en-GB"/>
              </w:rPr>
              <w:t xml:space="preserve"> Bank PCL</w:t>
            </w:r>
            <w:r w:rsidR="006844CD" w:rsidRPr="00230A40">
              <w:rPr>
                <w:rFonts w:ascii="CordiaUPC" w:hAnsi="CordiaUPC" w:cs="CordiaUPC" w:hint="cs"/>
                <w:sz w:val="26"/>
                <w:szCs w:val="26"/>
              </w:rPr>
              <w:t>**</w:t>
            </w:r>
          </w:p>
        </w:tc>
        <w:tc>
          <w:tcPr>
            <w:tcW w:w="1386" w:type="dxa"/>
            <w:shd w:val="clear" w:color="auto" w:fill="auto"/>
            <w:vAlign w:val="bottom"/>
          </w:tcPr>
          <w:p w14:paraId="3246B282" w14:textId="77777777" w:rsidR="008763CE" w:rsidRPr="007A7361" w:rsidRDefault="008763CE" w:rsidP="008763CE">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Commercial bank</w:t>
            </w:r>
          </w:p>
        </w:tc>
        <w:tc>
          <w:tcPr>
            <w:tcW w:w="630" w:type="dxa"/>
            <w:shd w:val="clear" w:color="auto" w:fill="auto"/>
            <w:vAlign w:val="bottom"/>
          </w:tcPr>
          <w:p w14:paraId="5D3AF6AC" w14:textId="6C802B23" w:rsidR="008763CE" w:rsidRPr="007A7361" w:rsidRDefault="008763CE" w:rsidP="008763CE">
            <w:pPr>
              <w:pStyle w:val="index"/>
              <w:spacing w:after="0" w:line="210" w:lineRule="exact"/>
              <w:ind w:right="90"/>
              <w:jc w:val="right"/>
              <w:rPr>
                <w:rFonts w:ascii="CordiaUPC" w:hAnsi="CordiaUPC" w:cs="CordiaUPC"/>
                <w:szCs w:val="22"/>
                <w:lang w:val="en-GB"/>
              </w:rPr>
            </w:pPr>
            <w:r>
              <w:rPr>
                <w:rFonts w:ascii="CordiaUPC" w:hAnsi="CordiaUPC" w:cs="CordiaUPC"/>
                <w:szCs w:val="22"/>
                <w:lang w:val="en-GB"/>
              </w:rPr>
              <w:t>99.98</w:t>
            </w:r>
          </w:p>
        </w:tc>
        <w:tc>
          <w:tcPr>
            <w:tcW w:w="666" w:type="dxa"/>
            <w:shd w:val="clear" w:color="auto" w:fill="auto"/>
            <w:vAlign w:val="bottom"/>
          </w:tcPr>
          <w:p w14:paraId="3A160F55" w14:textId="32B10B88" w:rsidR="008763CE" w:rsidRPr="007A7361" w:rsidRDefault="008763CE" w:rsidP="008763CE">
            <w:pPr>
              <w:pStyle w:val="index"/>
              <w:spacing w:after="0" w:line="210" w:lineRule="exact"/>
              <w:ind w:right="90"/>
              <w:jc w:val="right"/>
              <w:rPr>
                <w:rFonts w:ascii="CordiaUPC" w:hAnsi="CordiaUPC" w:cs="CordiaUPC"/>
                <w:szCs w:val="22"/>
                <w:lang w:val="en-GB"/>
              </w:rPr>
            </w:pPr>
            <w:r w:rsidRPr="00C94A70">
              <w:rPr>
                <w:rFonts w:ascii="CordiaUPC" w:hAnsi="CordiaUPC" w:cs="CordiaUPC"/>
                <w:szCs w:val="22"/>
                <w:lang w:val="en-GB"/>
              </w:rPr>
              <w:t>99.98</w:t>
            </w:r>
          </w:p>
        </w:tc>
        <w:tc>
          <w:tcPr>
            <w:tcW w:w="612" w:type="dxa"/>
            <w:shd w:val="clear" w:color="auto" w:fill="auto"/>
            <w:vAlign w:val="bottom"/>
          </w:tcPr>
          <w:p w14:paraId="7B570A77" w14:textId="0D95C1FC" w:rsidR="008763CE" w:rsidRPr="007A7361" w:rsidRDefault="008763CE" w:rsidP="008763CE">
            <w:pPr>
              <w:pStyle w:val="index"/>
              <w:tabs>
                <w:tab w:val="decimal" w:pos="540"/>
              </w:tabs>
              <w:spacing w:after="0" w:line="210" w:lineRule="exact"/>
              <w:rPr>
                <w:rFonts w:ascii="CordiaUPC" w:hAnsi="CordiaUPC" w:cs="CordiaUPC"/>
                <w:szCs w:val="22"/>
                <w:lang w:val="en-GB"/>
              </w:rPr>
            </w:pPr>
            <w:r w:rsidRPr="008763CE">
              <w:rPr>
                <w:rFonts w:ascii="CordiaUPC" w:hAnsi="CordiaUPC" w:cs="CordiaUPC"/>
                <w:szCs w:val="22"/>
                <w:lang w:val="en-GB"/>
              </w:rPr>
              <w:t>60,649</w:t>
            </w:r>
          </w:p>
        </w:tc>
        <w:tc>
          <w:tcPr>
            <w:tcW w:w="679" w:type="dxa"/>
            <w:shd w:val="clear" w:color="auto" w:fill="auto"/>
            <w:vAlign w:val="bottom"/>
          </w:tcPr>
          <w:p w14:paraId="55396839" w14:textId="55108AEE" w:rsidR="008763CE" w:rsidRPr="007A7361" w:rsidRDefault="008763CE" w:rsidP="008763CE">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60,649</w:t>
            </w:r>
          </w:p>
        </w:tc>
        <w:tc>
          <w:tcPr>
            <w:tcW w:w="648" w:type="dxa"/>
            <w:vAlign w:val="bottom"/>
          </w:tcPr>
          <w:p w14:paraId="16602941" w14:textId="59753DA0" w:rsidR="008763CE" w:rsidRPr="007A7361" w:rsidRDefault="008763CE" w:rsidP="008763CE">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57" w:type="dxa"/>
            <w:vAlign w:val="bottom"/>
          </w:tcPr>
          <w:p w14:paraId="021B4E3A" w14:textId="2A42C22F" w:rsidR="008763CE" w:rsidRPr="007A7361" w:rsidRDefault="008763CE" w:rsidP="008763CE">
            <w:pPr>
              <w:pStyle w:val="index"/>
              <w:tabs>
                <w:tab w:val="decimal" w:pos="52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84" w:type="dxa"/>
            <w:vAlign w:val="bottom"/>
          </w:tcPr>
          <w:p w14:paraId="6C94AF9B" w14:textId="62CFA72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1F21B16B"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6AA013D6" w14:textId="04290FD2"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66" w:type="dxa"/>
            <w:vAlign w:val="bottom"/>
          </w:tcPr>
          <w:p w14:paraId="1A25DAE7" w14:textId="27746663" w:rsidR="008763CE" w:rsidRPr="007A7361" w:rsidRDefault="008763CE" w:rsidP="008763CE">
            <w:pPr>
              <w:pStyle w:val="index"/>
              <w:tabs>
                <w:tab w:val="decimal" w:pos="540"/>
              </w:tabs>
              <w:spacing w:after="0" w:line="210" w:lineRule="exact"/>
              <w:ind w:left="-14"/>
              <w:rPr>
                <w:rFonts w:ascii="CordiaUPC" w:hAnsi="CordiaUPC" w:cs="CordiaUPC"/>
                <w:szCs w:val="22"/>
                <w:cs/>
                <w:lang w:val="en-GB" w:bidi="th-TH"/>
              </w:rPr>
            </w:pPr>
            <w:r>
              <w:rPr>
                <w:rFonts w:ascii="CordiaUPC" w:hAnsi="CordiaUPC" w:cs="CordiaUPC"/>
                <w:szCs w:val="22"/>
                <w:lang w:val="en-GB"/>
              </w:rPr>
              <w:t>-</w:t>
            </w:r>
          </w:p>
        </w:tc>
        <w:tc>
          <w:tcPr>
            <w:tcW w:w="626" w:type="dxa"/>
            <w:shd w:val="clear" w:color="auto" w:fill="auto"/>
            <w:vAlign w:val="bottom"/>
          </w:tcPr>
          <w:p w14:paraId="394B8172" w14:textId="768E5BF9"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 w:val="20"/>
                <w:lang w:bidi="th-TH"/>
              </w:rPr>
              <w:t>167,930</w:t>
            </w:r>
          </w:p>
        </w:tc>
        <w:tc>
          <w:tcPr>
            <w:tcW w:w="632" w:type="dxa"/>
            <w:gridSpan w:val="2"/>
            <w:shd w:val="clear" w:color="auto" w:fill="auto"/>
            <w:vAlign w:val="bottom"/>
          </w:tcPr>
          <w:p w14:paraId="20B1CEBA" w14:textId="75844AB6" w:rsidR="008763CE" w:rsidRPr="007A7361" w:rsidRDefault="008763CE" w:rsidP="008763CE">
            <w:pPr>
              <w:pStyle w:val="index"/>
              <w:tabs>
                <w:tab w:val="decimal" w:pos="543"/>
              </w:tabs>
              <w:spacing w:after="0" w:line="210" w:lineRule="exact"/>
              <w:ind w:left="-14"/>
              <w:rPr>
                <w:rFonts w:ascii="CordiaUPC" w:hAnsi="CordiaUPC" w:cs="CordiaUPC"/>
                <w:szCs w:val="22"/>
                <w:lang w:val="en-GB"/>
              </w:rPr>
            </w:pPr>
            <w:r>
              <w:rPr>
                <w:rFonts w:ascii="CordiaUPC" w:hAnsi="CordiaUPC" w:cs="CordiaUPC"/>
                <w:sz w:val="20"/>
                <w:lang w:bidi="th-TH"/>
              </w:rPr>
              <w:t>167,930</w:t>
            </w:r>
          </w:p>
        </w:tc>
        <w:tc>
          <w:tcPr>
            <w:tcW w:w="720" w:type="dxa"/>
            <w:shd w:val="clear" w:color="auto" w:fill="auto"/>
            <w:vAlign w:val="bottom"/>
          </w:tcPr>
          <w:p w14:paraId="60548704" w14:textId="4F76EF92"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(6,800)</w:t>
            </w:r>
          </w:p>
        </w:tc>
        <w:tc>
          <w:tcPr>
            <w:tcW w:w="630" w:type="dxa"/>
            <w:gridSpan w:val="2"/>
            <w:shd w:val="clear" w:color="auto" w:fill="auto"/>
            <w:vAlign w:val="bottom"/>
          </w:tcPr>
          <w:p w14:paraId="25CC8F4E" w14:textId="195F4764" w:rsidR="008763CE" w:rsidRPr="007A7361" w:rsidRDefault="008763CE" w:rsidP="008763CE">
            <w:pPr>
              <w:pStyle w:val="index"/>
              <w:tabs>
                <w:tab w:val="decimal" w:pos="508"/>
              </w:tabs>
              <w:spacing w:after="0" w:line="210" w:lineRule="exact"/>
              <w:ind w:left="-14"/>
              <w:rPr>
                <w:rFonts w:ascii="CordiaUPC" w:hAnsi="CordiaUPC" w:cs="CordiaUPC"/>
                <w:szCs w:val="22"/>
                <w:lang w:val="en-GB"/>
              </w:rPr>
            </w:pPr>
            <w:r>
              <w:rPr>
                <w:rFonts w:ascii="CordiaUPC" w:hAnsi="CordiaUPC" w:cs="CordiaUPC"/>
                <w:szCs w:val="22"/>
                <w:lang w:val="en-GB"/>
              </w:rPr>
              <w:t>(9,300)</w:t>
            </w:r>
          </w:p>
        </w:tc>
        <w:tc>
          <w:tcPr>
            <w:tcW w:w="720" w:type="dxa"/>
            <w:shd w:val="clear" w:color="auto" w:fill="auto"/>
            <w:vAlign w:val="bottom"/>
          </w:tcPr>
          <w:p w14:paraId="33A25790" w14:textId="355B85CF" w:rsidR="008763CE" w:rsidRPr="007A7361" w:rsidRDefault="00237371"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161,130</w:t>
            </w:r>
          </w:p>
        </w:tc>
        <w:tc>
          <w:tcPr>
            <w:tcW w:w="720" w:type="dxa"/>
            <w:shd w:val="clear" w:color="auto" w:fill="auto"/>
            <w:vAlign w:val="bottom"/>
          </w:tcPr>
          <w:p w14:paraId="7605F9F0" w14:textId="3DFAC85D"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158,630</w:t>
            </w:r>
          </w:p>
        </w:tc>
        <w:tc>
          <w:tcPr>
            <w:tcW w:w="810" w:type="dxa"/>
            <w:vAlign w:val="bottom"/>
          </w:tcPr>
          <w:p w14:paraId="5E526917" w14:textId="6752AC30" w:rsidR="008763CE" w:rsidRPr="00AE3298" w:rsidRDefault="00237371" w:rsidP="008763CE">
            <w:pPr>
              <w:pStyle w:val="index"/>
              <w:tabs>
                <w:tab w:val="decimal" w:pos="706"/>
              </w:tabs>
              <w:spacing w:after="0" w:line="210" w:lineRule="exact"/>
              <w:ind w:left="-14"/>
              <w:rPr>
                <w:rFonts w:ascii="CordiaUPC" w:hAnsi="CordiaUPC" w:cs="CordiaUPC"/>
                <w:color w:val="000000" w:themeColor="text1"/>
                <w:szCs w:val="22"/>
                <w:lang w:val="en-GB" w:bidi="th-TH"/>
              </w:rPr>
            </w:pPr>
            <w:r>
              <w:rPr>
                <w:rFonts w:ascii="CordiaUPC" w:hAnsi="CordiaUPC" w:cs="CordiaUPC"/>
                <w:color w:val="000000" w:themeColor="text1"/>
                <w:szCs w:val="22"/>
                <w:lang w:val="en-GB" w:bidi="th-TH"/>
              </w:rPr>
              <w:t>-</w:t>
            </w:r>
          </w:p>
        </w:tc>
        <w:tc>
          <w:tcPr>
            <w:tcW w:w="811" w:type="dxa"/>
            <w:vAlign w:val="bottom"/>
          </w:tcPr>
          <w:p w14:paraId="1A968FC5" w14:textId="36B7ADBC" w:rsidR="008763CE" w:rsidRPr="00AE3298" w:rsidRDefault="008763CE" w:rsidP="008763CE">
            <w:pPr>
              <w:pStyle w:val="index"/>
              <w:tabs>
                <w:tab w:val="decimal" w:pos="663"/>
              </w:tabs>
              <w:spacing w:after="0" w:line="210" w:lineRule="exact"/>
              <w:ind w:left="-14"/>
              <w:rPr>
                <w:rFonts w:ascii="CordiaUPC" w:hAnsi="CordiaUPC" w:cs="CordiaUPC"/>
                <w:szCs w:val="22"/>
                <w:lang w:val="en-GB" w:bidi="th-TH"/>
              </w:rPr>
            </w:pPr>
            <w:r>
              <w:rPr>
                <w:rFonts w:ascii="CordiaUPC" w:hAnsi="CordiaUPC" w:cs="CordiaUPC"/>
                <w:szCs w:val="22"/>
                <w:lang w:val="en-GB" w:bidi="th-TH"/>
              </w:rPr>
              <w:t>20,249</w:t>
            </w:r>
          </w:p>
        </w:tc>
      </w:tr>
      <w:tr w:rsidR="008763CE" w:rsidRPr="008B1BAF" w14:paraId="2D6683F4" w14:textId="77777777" w:rsidTr="00BD20F4">
        <w:tc>
          <w:tcPr>
            <w:tcW w:w="1674" w:type="dxa"/>
            <w:shd w:val="clear" w:color="auto" w:fill="auto"/>
          </w:tcPr>
          <w:p w14:paraId="760C1A85" w14:textId="4F70A77C" w:rsidR="008763CE" w:rsidRPr="007A7361" w:rsidRDefault="008763CE" w:rsidP="008763CE">
            <w:pPr>
              <w:spacing w:line="210" w:lineRule="exact"/>
              <w:rPr>
                <w:rFonts w:ascii="CordiaUPC" w:hAnsi="CordiaUPC" w:cs="CordiaUPC"/>
                <w:b/>
                <w:bCs/>
                <w:szCs w:val="22"/>
              </w:rPr>
            </w:pPr>
            <w:r w:rsidRPr="007A7361">
              <w:rPr>
                <w:rFonts w:ascii="CordiaUPC" w:hAnsi="CordiaUPC" w:cs="CordiaUPC" w:hint="cs"/>
                <w:b/>
                <w:bCs/>
                <w:szCs w:val="22"/>
              </w:rPr>
              <w:t>Indirect subsidiary</w:t>
            </w:r>
          </w:p>
        </w:tc>
        <w:tc>
          <w:tcPr>
            <w:tcW w:w="1386" w:type="dxa"/>
            <w:shd w:val="clear" w:color="auto" w:fill="auto"/>
            <w:vAlign w:val="bottom"/>
          </w:tcPr>
          <w:p w14:paraId="4962544E" w14:textId="77777777" w:rsidR="008763CE" w:rsidRPr="007A7361" w:rsidRDefault="008763CE" w:rsidP="008763CE">
            <w:pPr>
              <w:spacing w:line="210" w:lineRule="exact"/>
              <w:rPr>
                <w:rFonts w:ascii="CordiaUPC" w:hAnsi="CordiaUPC" w:cs="CordiaUPC"/>
                <w:b/>
                <w:bCs/>
                <w:szCs w:val="22"/>
              </w:rPr>
            </w:pPr>
          </w:p>
        </w:tc>
        <w:tc>
          <w:tcPr>
            <w:tcW w:w="630" w:type="dxa"/>
            <w:shd w:val="clear" w:color="auto" w:fill="auto"/>
            <w:vAlign w:val="bottom"/>
          </w:tcPr>
          <w:p w14:paraId="5C491511" w14:textId="77777777" w:rsidR="008763CE" w:rsidRPr="007A7361" w:rsidRDefault="008763CE" w:rsidP="008763CE">
            <w:pPr>
              <w:spacing w:line="210" w:lineRule="exact"/>
              <w:rPr>
                <w:rFonts w:ascii="CordiaUPC" w:hAnsi="CordiaUPC" w:cs="CordiaUPC"/>
                <w:b/>
                <w:bCs/>
                <w:szCs w:val="22"/>
              </w:rPr>
            </w:pPr>
          </w:p>
        </w:tc>
        <w:tc>
          <w:tcPr>
            <w:tcW w:w="666" w:type="dxa"/>
            <w:shd w:val="clear" w:color="auto" w:fill="auto"/>
            <w:vAlign w:val="bottom"/>
          </w:tcPr>
          <w:p w14:paraId="7ABA1A1E" w14:textId="77777777" w:rsidR="008763CE" w:rsidRPr="007A7361" w:rsidRDefault="008763CE" w:rsidP="008763CE">
            <w:pPr>
              <w:spacing w:line="210" w:lineRule="exact"/>
              <w:rPr>
                <w:rFonts w:ascii="CordiaUPC" w:hAnsi="CordiaUPC" w:cs="CordiaUPC"/>
                <w:b/>
                <w:bCs/>
                <w:szCs w:val="22"/>
              </w:rPr>
            </w:pPr>
          </w:p>
        </w:tc>
        <w:tc>
          <w:tcPr>
            <w:tcW w:w="612" w:type="dxa"/>
            <w:shd w:val="clear" w:color="auto" w:fill="auto"/>
            <w:vAlign w:val="bottom"/>
          </w:tcPr>
          <w:p w14:paraId="5088F525" w14:textId="77777777" w:rsidR="008763CE" w:rsidRPr="007A7361" w:rsidRDefault="008763CE" w:rsidP="008763CE">
            <w:pPr>
              <w:spacing w:line="210" w:lineRule="exact"/>
              <w:rPr>
                <w:rFonts w:ascii="CordiaUPC" w:hAnsi="CordiaUPC" w:cs="CordiaUPC"/>
                <w:b/>
                <w:bCs/>
                <w:szCs w:val="22"/>
              </w:rPr>
            </w:pPr>
          </w:p>
        </w:tc>
        <w:tc>
          <w:tcPr>
            <w:tcW w:w="679" w:type="dxa"/>
            <w:shd w:val="clear" w:color="auto" w:fill="auto"/>
            <w:vAlign w:val="bottom"/>
          </w:tcPr>
          <w:p w14:paraId="31317D36" w14:textId="77777777" w:rsidR="008763CE" w:rsidRPr="007A7361" w:rsidRDefault="008763CE" w:rsidP="008763CE">
            <w:pPr>
              <w:spacing w:line="210" w:lineRule="exact"/>
              <w:rPr>
                <w:rFonts w:ascii="CordiaUPC" w:hAnsi="CordiaUPC" w:cs="CordiaUPC"/>
                <w:b/>
                <w:bCs/>
                <w:szCs w:val="22"/>
              </w:rPr>
            </w:pPr>
          </w:p>
        </w:tc>
        <w:tc>
          <w:tcPr>
            <w:tcW w:w="648" w:type="dxa"/>
            <w:vAlign w:val="bottom"/>
          </w:tcPr>
          <w:p w14:paraId="529D4241" w14:textId="77777777" w:rsidR="008763CE" w:rsidRPr="007A7361" w:rsidRDefault="008763CE" w:rsidP="008763CE">
            <w:pPr>
              <w:tabs>
                <w:tab w:val="decimal" w:pos="566"/>
              </w:tabs>
              <w:spacing w:line="210" w:lineRule="exact"/>
              <w:rPr>
                <w:rFonts w:ascii="CordiaUPC" w:hAnsi="CordiaUPC" w:cs="CordiaUPC"/>
                <w:b/>
                <w:bCs/>
                <w:szCs w:val="22"/>
              </w:rPr>
            </w:pPr>
          </w:p>
        </w:tc>
        <w:tc>
          <w:tcPr>
            <w:tcW w:w="657" w:type="dxa"/>
            <w:vAlign w:val="bottom"/>
          </w:tcPr>
          <w:p w14:paraId="760395F2" w14:textId="77777777" w:rsidR="008763CE" w:rsidRPr="007A7361" w:rsidRDefault="008763CE" w:rsidP="008763CE">
            <w:pPr>
              <w:spacing w:line="210" w:lineRule="exact"/>
              <w:rPr>
                <w:rFonts w:ascii="CordiaUPC" w:hAnsi="CordiaUPC" w:cs="CordiaUPC"/>
                <w:b/>
                <w:bCs/>
                <w:szCs w:val="22"/>
              </w:rPr>
            </w:pPr>
          </w:p>
        </w:tc>
        <w:tc>
          <w:tcPr>
            <w:tcW w:w="684" w:type="dxa"/>
            <w:vAlign w:val="bottom"/>
          </w:tcPr>
          <w:p w14:paraId="029C590F" w14:textId="77777777" w:rsidR="008763CE" w:rsidRPr="007A7361" w:rsidRDefault="008763CE" w:rsidP="008763CE">
            <w:pPr>
              <w:spacing w:line="210" w:lineRule="exact"/>
              <w:rPr>
                <w:rFonts w:ascii="CordiaUPC" w:hAnsi="CordiaUPC" w:cs="CordiaUPC"/>
                <w:b/>
                <w:bCs/>
                <w:szCs w:val="22"/>
              </w:rPr>
            </w:pPr>
          </w:p>
        </w:tc>
        <w:tc>
          <w:tcPr>
            <w:tcW w:w="630" w:type="dxa"/>
            <w:vAlign w:val="bottom"/>
          </w:tcPr>
          <w:p w14:paraId="4311368B" w14:textId="77777777" w:rsidR="008763CE" w:rsidRPr="007A7361" w:rsidRDefault="008763CE" w:rsidP="008763CE">
            <w:pPr>
              <w:spacing w:line="210" w:lineRule="exact"/>
              <w:rPr>
                <w:rFonts w:ascii="CordiaUPC" w:hAnsi="CordiaUPC" w:cs="CordiaUPC"/>
                <w:b/>
                <w:bCs/>
                <w:szCs w:val="22"/>
              </w:rPr>
            </w:pPr>
          </w:p>
        </w:tc>
        <w:tc>
          <w:tcPr>
            <w:tcW w:w="630" w:type="dxa"/>
            <w:vAlign w:val="bottom"/>
          </w:tcPr>
          <w:p w14:paraId="06663EC7" w14:textId="77777777" w:rsidR="008763CE" w:rsidRPr="007A7361" w:rsidRDefault="008763CE" w:rsidP="008763CE">
            <w:pPr>
              <w:spacing w:line="210" w:lineRule="exact"/>
              <w:rPr>
                <w:rFonts w:ascii="CordiaUPC" w:hAnsi="CordiaUPC" w:cs="CordiaUPC"/>
                <w:b/>
                <w:bCs/>
                <w:szCs w:val="22"/>
              </w:rPr>
            </w:pPr>
          </w:p>
        </w:tc>
        <w:tc>
          <w:tcPr>
            <w:tcW w:w="666" w:type="dxa"/>
            <w:vAlign w:val="bottom"/>
          </w:tcPr>
          <w:p w14:paraId="1B831F54" w14:textId="77777777" w:rsidR="008763CE" w:rsidRPr="007A7361" w:rsidRDefault="008763CE" w:rsidP="008763CE">
            <w:pPr>
              <w:spacing w:line="210" w:lineRule="exact"/>
              <w:rPr>
                <w:rFonts w:ascii="CordiaUPC" w:hAnsi="CordiaUPC" w:cs="CordiaUPC"/>
                <w:b/>
                <w:bCs/>
                <w:szCs w:val="22"/>
              </w:rPr>
            </w:pPr>
          </w:p>
        </w:tc>
        <w:tc>
          <w:tcPr>
            <w:tcW w:w="626" w:type="dxa"/>
            <w:shd w:val="clear" w:color="auto" w:fill="auto"/>
            <w:vAlign w:val="bottom"/>
          </w:tcPr>
          <w:p w14:paraId="1055947D" w14:textId="77777777" w:rsidR="008763CE" w:rsidRPr="008763CE" w:rsidRDefault="008763CE" w:rsidP="008763CE">
            <w:pPr>
              <w:pStyle w:val="index"/>
              <w:tabs>
                <w:tab w:val="decimal" w:pos="540"/>
              </w:tabs>
              <w:spacing w:after="0" w:line="210" w:lineRule="exact"/>
              <w:ind w:left="-14"/>
              <w:rPr>
                <w:rFonts w:ascii="CordiaUPC" w:hAnsi="CordiaUPC" w:cs="CordiaUPC"/>
                <w:szCs w:val="22"/>
                <w:lang w:val="en-GB"/>
              </w:rPr>
            </w:pPr>
          </w:p>
        </w:tc>
        <w:tc>
          <w:tcPr>
            <w:tcW w:w="632" w:type="dxa"/>
            <w:gridSpan w:val="2"/>
            <w:shd w:val="clear" w:color="auto" w:fill="auto"/>
            <w:vAlign w:val="bottom"/>
          </w:tcPr>
          <w:p w14:paraId="3E2E3103" w14:textId="77777777" w:rsidR="008763CE" w:rsidRPr="007A7361" w:rsidRDefault="008763CE" w:rsidP="008763CE">
            <w:pPr>
              <w:spacing w:line="210" w:lineRule="exact"/>
              <w:rPr>
                <w:rFonts w:ascii="CordiaUPC" w:hAnsi="CordiaUPC" w:cs="CordiaUPC"/>
                <w:b/>
                <w:bCs/>
                <w:szCs w:val="22"/>
              </w:rPr>
            </w:pPr>
          </w:p>
        </w:tc>
        <w:tc>
          <w:tcPr>
            <w:tcW w:w="720" w:type="dxa"/>
            <w:shd w:val="clear" w:color="auto" w:fill="auto"/>
            <w:vAlign w:val="bottom"/>
          </w:tcPr>
          <w:p w14:paraId="0D1B2360" w14:textId="77777777" w:rsidR="008763CE" w:rsidRPr="007A7361" w:rsidRDefault="008763CE" w:rsidP="008763CE">
            <w:pPr>
              <w:spacing w:line="210" w:lineRule="exact"/>
              <w:rPr>
                <w:rFonts w:ascii="CordiaUPC" w:hAnsi="CordiaUPC" w:cs="CordiaUPC"/>
                <w:b/>
                <w:bCs/>
                <w:szCs w:val="22"/>
              </w:rPr>
            </w:pPr>
          </w:p>
        </w:tc>
        <w:tc>
          <w:tcPr>
            <w:tcW w:w="630" w:type="dxa"/>
            <w:gridSpan w:val="2"/>
            <w:shd w:val="clear" w:color="auto" w:fill="auto"/>
            <w:vAlign w:val="bottom"/>
          </w:tcPr>
          <w:p w14:paraId="6528C0D6" w14:textId="77777777" w:rsidR="008763CE" w:rsidRPr="007A7361" w:rsidRDefault="008763CE" w:rsidP="008763CE">
            <w:pPr>
              <w:spacing w:line="210" w:lineRule="exact"/>
              <w:rPr>
                <w:rFonts w:ascii="CordiaUPC" w:hAnsi="CordiaUPC" w:cs="CordiaUPC"/>
                <w:b/>
                <w:bCs/>
                <w:szCs w:val="22"/>
              </w:rPr>
            </w:pPr>
          </w:p>
        </w:tc>
        <w:tc>
          <w:tcPr>
            <w:tcW w:w="720" w:type="dxa"/>
            <w:shd w:val="clear" w:color="auto" w:fill="auto"/>
            <w:vAlign w:val="bottom"/>
          </w:tcPr>
          <w:p w14:paraId="677ABCF6" w14:textId="77777777" w:rsidR="008763CE" w:rsidRPr="007A7361" w:rsidRDefault="008763CE" w:rsidP="008763CE">
            <w:pPr>
              <w:spacing w:line="210" w:lineRule="exact"/>
              <w:rPr>
                <w:rFonts w:ascii="CordiaUPC" w:hAnsi="CordiaUPC" w:cs="CordiaUPC"/>
                <w:b/>
                <w:bCs/>
                <w:szCs w:val="22"/>
              </w:rPr>
            </w:pPr>
          </w:p>
        </w:tc>
        <w:tc>
          <w:tcPr>
            <w:tcW w:w="720" w:type="dxa"/>
            <w:shd w:val="clear" w:color="auto" w:fill="auto"/>
            <w:vAlign w:val="bottom"/>
          </w:tcPr>
          <w:p w14:paraId="6AB026CB" w14:textId="77777777" w:rsidR="008763CE" w:rsidRPr="007A7361" w:rsidRDefault="008763CE" w:rsidP="008763CE">
            <w:pPr>
              <w:spacing w:line="210" w:lineRule="exact"/>
              <w:rPr>
                <w:rFonts w:ascii="CordiaUPC" w:hAnsi="CordiaUPC" w:cs="CordiaUPC"/>
                <w:b/>
                <w:bCs/>
                <w:szCs w:val="22"/>
              </w:rPr>
            </w:pPr>
          </w:p>
        </w:tc>
        <w:tc>
          <w:tcPr>
            <w:tcW w:w="810" w:type="dxa"/>
            <w:vAlign w:val="bottom"/>
          </w:tcPr>
          <w:p w14:paraId="02CD3C80" w14:textId="77777777" w:rsidR="008763CE" w:rsidRPr="007A7361" w:rsidRDefault="008763CE" w:rsidP="008763CE">
            <w:pPr>
              <w:spacing w:line="210" w:lineRule="exact"/>
              <w:rPr>
                <w:rFonts w:ascii="CordiaUPC" w:hAnsi="CordiaUPC" w:cs="CordiaUPC"/>
                <w:b/>
                <w:bCs/>
                <w:szCs w:val="22"/>
              </w:rPr>
            </w:pPr>
          </w:p>
        </w:tc>
        <w:tc>
          <w:tcPr>
            <w:tcW w:w="811" w:type="dxa"/>
            <w:vAlign w:val="bottom"/>
          </w:tcPr>
          <w:p w14:paraId="1696AC8E" w14:textId="77777777" w:rsidR="008763CE" w:rsidRPr="007A7361" w:rsidRDefault="008763CE" w:rsidP="008763CE">
            <w:pPr>
              <w:tabs>
                <w:tab w:val="decimal" w:pos="663"/>
              </w:tabs>
              <w:spacing w:line="210" w:lineRule="exact"/>
              <w:rPr>
                <w:rFonts w:ascii="CordiaUPC" w:hAnsi="CordiaUPC" w:cs="CordiaUPC"/>
                <w:b/>
                <w:bCs/>
                <w:szCs w:val="22"/>
              </w:rPr>
            </w:pPr>
          </w:p>
        </w:tc>
      </w:tr>
      <w:tr w:rsidR="008763CE" w:rsidRPr="005C619D" w14:paraId="05CB25AC" w14:textId="77777777" w:rsidTr="00BD20F4">
        <w:tc>
          <w:tcPr>
            <w:tcW w:w="1674" w:type="dxa"/>
            <w:shd w:val="clear" w:color="auto" w:fill="auto"/>
          </w:tcPr>
          <w:p w14:paraId="50E0F33E" w14:textId="77777777" w:rsidR="008763CE" w:rsidRPr="007A7361" w:rsidRDefault="008763CE" w:rsidP="008763CE">
            <w:pPr>
              <w:pStyle w:val="index"/>
              <w:spacing w:after="0" w:line="210" w:lineRule="exact"/>
              <w:ind w:right="-90"/>
              <w:rPr>
                <w:rFonts w:ascii="CordiaUPC" w:hAnsi="CordiaUPC" w:cs="CordiaUPC"/>
                <w:szCs w:val="22"/>
                <w:lang w:val="en-GB"/>
              </w:rPr>
            </w:pPr>
            <w:proofErr w:type="spellStart"/>
            <w:r w:rsidRPr="007A7361">
              <w:rPr>
                <w:rFonts w:ascii="CordiaUPC" w:hAnsi="CordiaUPC" w:cs="CordiaUPC" w:hint="cs"/>
                <w:szCs w:val="22"/>
                <w:lang w:val="en-GB"/>
              </w:rPr>
              <w:t>Thanachart</w:t>
            </w:r>
            <w:proofErr w:type="spellEnd"/>
            <w:r w:rsidRPr="007A7361">
              <w:rPr>
                <w:rFonts w:ascii="CordiaUPC" w:hAnsi="CordiaUPC" w:cs="CordiaUPC" w:hint="cs"/>
                <w:szCs w:val="22"/>
                <w:lang w:val="en-GB"/>
              </w:rPr>
              <w:t xml:space="preserve"> Broker Co.,  </w:t>
            </w:r>
          </w:p>
          <w:p w14:paraId="60E075ED" w14:textId="77777777" w:rsidR="008763CE" w:rsidRPr="007A7361" w:rsidRDefault="008763CE" w:rsidP="008763CE">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Ltd. </w:t>
            </w:r>
          </w:p>
        </w:tc>
        <w:tc>
          <w:tcPr>
            <w:tcW w:w="1386" w:type="dxa"/>
            <w:shd w:val="clear" w:color="auto" w:fill="auto"/>
            <w:vAlign w:val="bottom"/>
          </w:tcPr>
          <w:p w14:paraId="1E18EE39" w14:textId="77777777" w:rsidR="008763CE" w:rsidRPr="007A7361" w:rsidRDefault="008763CE" w:rsidP="008763CE">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Insurance broker business</w:t>
            </w:r>
          </w:p>
        </w:tc>
        <w:tc>
          <w:tcPr>
            <w:tcW w:w="630" w:type="dxa"/>
            <w:shd w:val="clear" w:color="auto" w:fill="auto"/>
            <w:vAlign w:val="bottom"/>
          </w:tcPr>
          <w:p w14:paraId="3D77D47A" w14:textId="7E3AC271" w:rsidR="008763CE" w:rsidRPr="007A7361" w:rsidRDefault="008763CE" w:rsidP="008763CE">
            <w:pPr>
              <w:pStyle w:val="index"/>
              <w:spacing w:after="0" w:line="210" w:lineRule="exact"/>
              <w:ind w:right="90"/>
              <w:jc w:val="right"/>
              <w:rPr>
                <w:rFonts w:ascii="CordiaUPC" w:hAnsi="CordiaUPC" w:cs="CordiaUPC"/>
                <w:szCs w:val="22"/>
                <w:lang w:val="en-GB"/>
              </w:rPr>
            </w:pPr>
            <w:r>
              <w:rPr>
                <w:rFonts w:ascii="CordiaUPC" w:hAnsi="CordiaUPC" w:cs="CordiaUPC"/>
                <w:szCs w:val="22"/>
                <w:lang w:val="en-GB"/>
              </w:rPr>
              <w:t>99.99</w:t>
            </w:r>
          </w:p>
        </w:tc>
        <w:tc>
          <w:tcPr>
            <w:tcW w:w="666" w:type="dxa"/>
            <w:shd w:val="clear" w:color="auto" w:fill="auto"/>
            <w:vAlign w:val="bottom"/>
          </w:tcPr>
          <w:p w14:paraId="391F2902" w14:textId="1953B3DC" w:rsidR="008763CE" w:rsidRPr="007A7361" w:rsidRDefault="008763CE" w:rsidP="008763CE">
            <w:pPr>
              <w:pStyle w:val="index"/>
              <w:spacing w:after="0" w:line="210" w:lineRule="exact"/>
              <w:ind w:right="90"/>
              <w:jc w:val="right"/>
              <w:rPr>
                <w:rFonts w:ascii="CordiaUPC" w:hAnsi="CordiaUPC" w:cs="CordiaUPC"/>
                <w:szCs w:val="22"/>
                <w:lang w:val="en-GB"/>
              </w:rPr>
            </w:pPr>
            <w:r w:rsidRPr="00C94A70">
              <w:rPr>
                <w:rFonts w:ascii="CordiaUPC" w:hAnsi="CordiaUPC" w:cs="CordiaUPC"/>
                <w:szCs w:val="22"/>
                <w:lang w:val="en-GB"/>
              </w:rPr>
              <w:t>99.99</w:t>
            </w:r>
          </w:p>
        </w:tc>
        <w:tc>
          <w:tcPr>
            <w:tcW w:w="612" w:type="dxa"/>
            <w:shd w:val="clear" w:color="auto" w:fill="auto"/>
            <w:vAlign w:val="bottom"/>
          </w:tcPr>
          <w:p w14:paraId="7B74FFA6" w14:textId="139E9548" w:rsidR="008763CE" w:rsidRPr="007A7361" w:rsidRDefault="008763CE" w:rsidP="008763CE">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79" w:type="dxa"/>
            <w:shd w:val="clear" w:color="auto" w:fill="auto"/>
            <w:vAlign w:val="bottom"/>
          </w:tcPr>
          <w:p w14:paraId="52807FE9" w14:textId="248DB0E4" w:rsidR="008763CE" w:rsidRPr="007A7361" w:rsidRDefault="008763CE" w:rsidP="008763CE">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48" w:type="dxa"/>
            <w:vAlign w:val="bottom"/>
          </w:tcPr>
          <w:p w14:paraId="26B7EA2F" w14:textId="01CA1A1E" w:rsidR="008763CE" w:rsidRPr="007A7361" w:rsidRDefault="008763CE" w:rsidP="008763CE">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57" w:type="dxa"/>
            <w:vAlign w:val="bottom"/>
          </w:tcPr>
          <w:p w14:paraId="789FCD0F" w14:textId="19F7736B" w:rsidR="008763CE" w:rsidRPr="007A7361" w:rsidRDefault="008763CE" w:rsidP="008763CE">
            <w:pPr>
              <w:pStyle w:val="index"/>
              <w:tabs>
                <w:tab w:val="decimal" w:pos="52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84" w:type="dxa"/>
            <w:vAlign w:val="bottom"/>
          </w:tcPr>
          <w:p w14:paraId="258ABD4D" w14:textId="534C72A9"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568CE865"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76BC5815" w14:textId="3650AA14"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66" w:type="dxa"/>
            <w:vAlign w:val="bottom"/>
          </w:tcPr>
          <w:p w14:paraId="328C2553" w14:textId="10C17DB9"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26" w:type="dxa"/>
            <w:shd w:val="clear" w:color="auto" w:fill="auto"/>
            <w:vAlign w:val="bottom"/>
          </w:tcPr>
          <w:p w14:paraId="4580B931" w14:textId="4E6B6700"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2" w:type="dxa"/>
            <w:gridSpan w:val="2"/>
            <w:shd w:val="clear" w:color="auto" w:fill="auto"/>
            <w:vAlign w:val="bottom"/>
          </w:tcPr>
          <w:p w14:paraId="764D770C" w14:textId="17906FB2" w:rsidR="008763CE" w:rsidRPr="007A7361" w:rsidRDefault="008763CE" w:rsidP="008763CE">
            <w:pPr>
              <w:pStyle w:val="index"/>
              <w:tabs>
                <w:tab w:val="decimal" w:pos="543"/>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14DCF6EE" w14:textId="20D19932"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gridSpan w:val="2"/>
            <w:shd w:val="clear" w:color="auto" w:fill="auto"/>
            <w:vAlign w:val="bottom"/>
          </w:tcPr>
          <w:p w14:paraId="7BF9CDC4" w14:textId="4BFB07AE" w:rsidR="008763CE" w:rsidRPr="007A7361" w:rsidRDefault="008763CE" w:rsidP="008763CE">
            <w:pPr>
              <w:pStyle w:val="index"/>
              <w:tabs>
                <w:tab w:val="decimal" w:pos="508"/>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3957D915" w14:textId="132924F4" w:rsidR="008763CE" w:rsidRPr="007A7361" w:rsidRDefault="00237371"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7A2FBE49" w14:textId="737BCD5B"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810" w:type="dxa"/>
            <w:vAlign w:val="bottom"/>
          </w:tcPr>
          <w:p w14:paraId="14A3F78D" w14:textId="69A49E5A" w:rsidR="008763CE" w:rsidRPr="007A7361" w:rsidRDefault="00237371" w:rsidP="008763CE">
            <w:pPr>
              <w:pStyle w:val="index"/>
              <w:tabs>
                <w:tab w:val="decimal" w:pos="715"/>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c>
          <w:tcPr>
            <w:tcW w:w="811" w:type="dxa"/>
            <w:vAlign w:val="bottom"/>
          </w:tcPr>
          <w:p w14:paraId="715C879A" w14:textId="77777777" w:rsidR="008763CE" w:rsidRPr="007A7361" w:rsidRDefault="008763CE" w:rsidP="008763CE">
            <w:pPr>
              <w:pStyle w:val="index"/>
              <w:tabs>
                <w:tab w:val="decimal" w:pos="663"/>
              </w:tabs>
              <w:spacing w:after="0" w:line="210" w:lineRule="exact"/>
              <w:ind w:left="-14"/>
              <w:rPr>
                <w:rFonts w:ascii="CordiaUPC" w:hAnsi="CordiaUPC" w:cs="CordiaUPC"/>
                <w:szCs w:val="22"/>
                <w:lang w:val="en-GB" w:bidi="th-TH"/>
              </w:rPr>
            </w:pPr>
            <w:r w:rsidRPr="007A7361">
              <w:rPr>
                <w:rFonts w:ascii="CordiaUPC" w:hAnsi="CordiaUPC" w:cs="CordiaUPC" w:hint="cs"/>
                <w:szCs w:val="22"/>
                <w:lang w:val="en-GB"/>
              </w:rPr>
              <w:t>-</w:t>
            </w:r>
          </w:p>
        </w:tc>
      </w:tr>
      <w:tr w:rsidR="008763CE" w:rsidRPr="005C619D" w14:paraId="1476EBC6" w14:textId="77777777" w:rsidTr="00BD20F4">
        <w:tc>
          <w:tcPr>
            <w:tcW w:w="1674" w:type="dxa"/>
            <w:shd w:val="clear" w:color="auto" w:fill="auto"/>
          </w:tcPr>
          <w:p w14:paraId="5D70DB60" w14:textId="77777777" w:rsidR="008763CE" w:rsidRPr="007A7361" w:rsidRDefault="008763CE" w:rsidP="008763CE">
            <w:pPr>
              <w:spacing w:line="210" w:lineRule="exact"/>
              <w:rPr>
                <w:rFonts w:ascii="CordiaUPC" w:hAnsi="CordiaUPC" w:cs="CordiaUPC"/>
                <w:b/>
                <w:bCs/>
                <w:szCs w:val="22"/>
              </w:rPr>
            </w:pPr>
          </w:p>
          <w:p w14:paraId="4D9CCBF0" w14:textId="77777777" w:rsidR="008763CE" w:rsidRPr="007A7361" w:rsidRDefault="008763CE" w:rsidP="008763CE">
            <w:pPr>
              <w:spacing w:line="210" w:lineRule="exact"/>
              <w:rPr>
                <w:rFonts w:ascii="CordiaUPC" w:hAnsi="CordiaUPC" w:cs="CordiaUPC"/>
                <w:b/>
                <w:bCs/>
                <w:szCs w:val="22"/>
              </w:rPr>
            </w:pPr>
            <w:r w:rsidRPr="007A7361">
              <w:rPr>
                <w:rFonts w:ascii="CordiaUPC" w:hAnsi="CordiaUPC" w:cs="CordiaUPC" w:hint="cs"/>
                <w:b/>
                <w:bCs/>
                <w:szCs w:val="22"/>
              </w:rPr>
              <w:t>Associate</w:t>
            </w:r>
          </w:p>
        </w:tc>
        <w:tc>
          <w:tcPr>
            <w:tcW w:w="1386" w:type="dxa"/>
            <w:shd w:val="clear" w:color="auto" w:fill="auto"/>
          </w:tcPr>
          <w:p w14:paraId="13489CC4" w14:textId="77777777" w:rsidR="008763CE" w:rsidRPr="007A7361" w:rsidRDefault="008763CE" w:rsidP="008763CE">
            <w:pPr>
              <w:spacing w:line="210" w:lineRule="exact"/>
              <w:rPr>
                <w:rFonts w:ascii="CordiaUPC" w:hAnsi="CordiaUPC" w:cs="CordiaUPC"/>
                <w:szCs w:val="22"/>
              </w:rPr>
            </w:pPr>
          </w:p>
        </w:tc>
        <w:tc>
          <w:tcPr>
            <w:tcW w:w="630" w:type="dxa"/>
            <w:shd w:val="clear" w:color="auto" w:fill="auto"/>
          </w:tcPr>
          <w:p w14:paraId="63B2D83A" w14:textId="77777777" w:rsidR="008763CE" w:rsidRPr="007A7361" w:rsidRDefault="008763CE" w:rsidP="008763CE">
            <w:pPr>
              <w:spacing w:line="210" w:lineRule="exact"/>
              <w:rPr>
                <w:rFonts w:ascii="CordiaUPC" w:hAnsi="CordiaUPC" w:cs="CordiaUPC"/>
                <w:szCs w:val="22"/>
              </w:rPr>
            </w:pPr>
          </w:p>
        </w:tc>
        <w:tc>
          <w:tcPr>
            <w:tcW w:w="666" w:type="dxa"/>
            <w:shd w:val="clear" w:color="auto" w:fill="auto"/>
          </w:tcPr>
          <w:p w14:paraId="5F1E1EC8" w14:textId="77777777" w:rsidR="008763CE" w:rsidRPr="007A7361" w:rsidRDefault="008763CE" w:rsidP="008763CE">
            <w:pPr>
              <w:spacing w:line="210" w:lineRule="exact"/>
              <w:rPr>
                <w:rFonts w:ascii="CordiaUPC" w:hAnsi="CordiaUPC" w:cs="CordiaUPC"/>
                <w:szCs w:val="22"/>
              </w:rPr>
            </w:pPr>
          </w:p>
        </w:tc>
        <w:tc>
          <w:tcPr>
            <w:tcW w:w="612" w:type="dxa"/>
            <w:shd w:val="clear" w:color="auto" w:fill="auto"/>
          </w:tcPr>
          <w:p w14:paraId="218FC636" w14:textId="77777777" w:rsidR="008763CE" w:rsidRPr="007A7361" w:rsidRDefault="008763CE" w:rsidP="008763CE">
            <w:pPr>
              <w:spacing w:line="210" w:lineRule="exact"/>
              <w:rPr>
                <w:rFonts w:ascii="CordiaUPC" w:hAnsi="CordiaUPC" w:cs="CordiaUPC"/>
                <w:szCs w:val="22"/>
              </w:rPr>
            </w:pPr>
          </w:p>
        </w:tc>
        <w:tc>
          <w:tcPr>
            <w:tcW w:w="679" w:type="dxa"/>
            <w:shd w:val="clear" w:color="auto" w:fill="auto"/>
          </w:tcPr>
          <w:p w14:paraId="23B3BA25" w14:textId="77777777" w:rsidR="008763CE" w:rsidRPr="007A7361" w:rsidRDefault="008763CE" w:rsidP="008763CE">
            <w:pPr>
              <w:spacing w:line="210" w:lineRule="exact"/>
              <w:rPr>
                <w:rFonts w:ascii="CordiaUPC" w:hAnsi="CordiaUPC" w:cs="CordiaUPC"/>
                <w:szCs w:val="22"/>
              </w:rPr>
            </w:pPr>
          </w:p>
        </w:tc>
        <w:tc>
          <w:tcPr>
            <w:tcW w:w="648" w:type="dxa"/>
          </w:tcPr>
          <w:p w14:paraId="40F8DD95" w14:textId="77777777" w:rsidR="008763CE" w:rsidRPr="007A7361" w:rsidRDefault="008763CE" w:rsidP="008763CE">
            <w:pPr>
              <w:tabs>
                <w:tab w:val="decimal" w:pos="566"/>
              </w:tabs>
              <w:spacing w:line="210" w:lineRule="exact"/>
              <w:rPr>
                <w:rFonts w:ascii="CordiaUPC" w:hAnsi="CordiaUPC" w:cs="CordiaUPC"/>
                <w:szCs w:val="22"/>
              </w:rPr>
            </w:pPr>
          </w:p>
        </w:tc>
        <w:tc>
          <w:tcPr>
            <w:tcW w:w="657" w:type="dxa"/>
          </w:tcPr>
          <w:p w14:paraId="26596330" w14:textId="77777777" w:rsidR="008763CE" w:rsidRPr="007A7361" w:rsidRDefault="008763CE" w:rsidP="008763CE">
            <w:pPr>
              <w:tabs>
                <w:tab w:val="decimal" w:pos="526"/>
              </w:tabs>
              <w:spacing w:line="210" w:lineRule="exact"/>
              <w:rPr>
                <w:rFonts w:ascii="CordiaUPC" w:hAnsi="CordiaUPC" w:cs="CordiaUPC"/>
                <w:szCs w:val="22"/>
              </w:rPr>
            </w:pPr>
          </w:p>
        </w:tc>
        <w:tc>
          <w:tcPr>
            <w:tcW w:w="684" w:type="dxa"/>
          </w:tcPr>
          <w:p w14:paraId="4E3EFBE8" w14:textId="77777777" w:rsidR="008763CE" w:rsidRPr="007A7361" w:rsidRDefault="008763CE" w:rsidP="008763CE">
            <w:pPr>
              <w:spacing w:line="210" w:lineRule="exact"/>
              <w:rPr>
                <w:rFonts w:ascii="CordiaUPC" w:hAnsi="CordiaUPC" w:cs="CordiaUPC"/>
                <w:szCs w:val="22"/>
              </w:rPr>
            </w:pPr>
          </w:p>
        </w:tc>
        <w:tc>
          <w:tcPr>
            <w:tcW w:w="630" w:type="dxa"/>
          </w:tcPr>
          <w:p w14:paraId="6152DA75" w14:textId="77777777" w:rsidR="008763CE" w:rsidRPr="007A7361" w:rsidRDefault="008763CE" w:rsidP="008763CE">
            <w:pPr>
              <w:spacing w:line="210" w:lineRule="exact"/>
              <w:rPr>
                <w:rFonts w:ascii="CordiaUPC" w:hAnsi="CordiaUPC" w:cs="CordiaUPC"/>
                <w:szCs w:val="22"/>
              </w:rPr>
            </w:pPr>
          </w:p>
        </w:tc>
        <w:tc>
          <w:tcPr>
            <w:tcW w:w="630" w:type="dxa"/>
          </w:tcPr>
          <w:p w14:paraId="429398EA" w14:textId="77777777" w:rsidR="008763CE" w:rsidRPr="007A7361" w:rsidRDefault="008763CE" w:rsidP="008763CE">
            <w:pPr>
              <w:spacing w:line="210" w:lineRule="exact"/>
              <w:rPr>
                <w:rFonts w:ascii="CordiaUPC" w:hAnsi="CordiaUPC" w:cs="CordiaUPC"/>
                <w:szCs w:val="22"/>
              </w:rPr>
            </w:pPr>
          </w:p>
        </w:tc>
        <w:tc>
          <w:tcPr>
            <w:tcW w:w="666" w:type="dxa"/>
          </w:tcPr>
          <w:p w14:paraId="335E1DC1" w14:textId="77777777" w:rsidR="008763CE" w:rsidRPr="007A7361" w:rsidRDefault="008763CE" w:rsidP="008763CE">
            <w:pPr>
              <w:spacing w:line="210" w:lineRule="exact"/>
              <w:rPr>
                <w:rFonts w:ascii="CordiaUPC" w:hAnsi="CordiaUPC" w:cs="CordiaUPC"/>
                <w:szCs w:val="22"/>
              </w:rPr>
            </w:pPr>
          </w:p>
        </w:tc>
        <w:tc>
          <w:tcPr>
            <w:tcW w:w="626" w:type="dxa"/>
            <w:shd w:val="clear" w:color="auto" w:fill="auto"/>
          </w:tcPr>
          <w:p w14:paraId="3CA8394C" w14:textId="77777777" w:rsidR="008763CE" w:rsidRPr="008763CE" w:rsidRDefault="008763CE" w:rsidP="008763CE">
            <w:pPr>
              <w:pStyle w:val="index"/>
              <w:tabs>
                <w:tab w:val="decimal" w:pos="540"/>
              </w:tabs>
              <w:spacing w:after="0" w:line="210" w:lineRule="exact"/>
              <w:ind w:left="-14"/>
              <w:rPr>
                <w:rFonts w:ascii="CordiaUPC" w:hAnsi="CordiaUPC" w:cs="CordiaUPC"/>
                <w:szCs w:val="22"/>
                <w:lang w:val="en-GB"/>
              </w:rPr>
            </w:pPr>
          </w:p>
        </w:tc>
        <w:tc>
          <w:tcPr>
            <w:tcW w:w="632" w:type="dxa"/>
            <w:gridSpan w:val="2"/>
            <w:shd w:val="clear" w:color="auto" w:fill="auto"/>
          </w:tcPr>
          <w:p w14:paraId="1CAAFDB1" w14:textId="77777777" w:rsidR="008763CE" w:rsidRPr="007A7361" w:rsidRDefault="008763CE" w:rsidP="008763CE">
            <w:pPr>
              <w:tabs>
                <w:tab w:val="decimal" w:pos="543"/>
              </w:tabs>
              <w:spacing w:line="210" w:lineRule="exact"/>
              <w:rPr>
                <w:rFonts w:ascii="CordiaUPC" w:hAnsi="CordiaUPC" w:cs="CordiaUPC"/>
                <w:szCs w:val="22"/>
              </w:rPr>
            </w:pPr>
          </w:p>
        </w:tc>
        <w:tc>
          <w:tcPr>
            <w:tcW w:w="720" w:type="dxa"/>
            <w:shd w:val="clear" w:color="auto" w:fill="auto"/>
          </w:tcPr>
          <w:p w14:paraId="66D3240C" w14:textId="77777777" w:rsidR="008763CE" w:rsidRPr="007A7361" w:rsidRDefault="008763CE" w:rsidP="008763CE">
            <w:pPr>
              <w:spacing w:line="210" w:lineRule="exact"/>
              <w:rPr>
                <w:rFonts w:ascii="CordiaUPC" w:hAnsi="CordiaUPC" w:cs="CordiaUPC"/>
                <w:szCs w:val="22"/>
              </w:rPr>
            </w:pPr>
          </w:p>
        </w:tc>
        <w:tc>
          <w:tcPr>
            <w:tcW w:w="630" w:type="dxa"/>
            <w:gridSpan w:val="2"/>
            <w:shd w:val="clear" w:color="auto" w:fill="auto"/>
          </w:tcPr>
          <w:p w14:paraId="4D1ADBC4" w14:textId="77777777" w:rsidR="008763CE" w:rsidRPr="007A7361" w:rsidRDefault="008763CE" w:rsidP="008763CE">
            <w:pPr>
              <w:tabs>
                <w:tab w:val="decimal" w:pos="538"/>
              </w:tabs>
              <w:spacing w:line="210" w:lineRule="exact"/>
              <w:rPr>
                <w:rFonts w:ascii="CordiaUPC" w:hAnsi="CordiaUPC" w:cs="CordiaUPC"/>
                <w:szCs w:val="22"/>
              </w:rPr>
            </w:pPr>
          </w:p>
        </w:tc>
        <w:tc>
          <w:tcPr>
            <w:tcW w:w="720" w:type="dxa"/>
            <w:shd w:val="clear" w:color="auto" w:fill="auto"/>
          </w:tcPr>
          <w:p w14:paraId="1A6DCE44" w14:textId="77777777" w:rsidR="008763CE" w:rsidRPr="007A7361" w:rsidRDefault="008763CE" w:rsidP="008763CE">
            <w:pPr>
              <w:spacing w:line="210" w:lineRule="exact"/>
              <w:rPr>
                <w:rFonts w:ascii="CordiaUPC" w:hAnsi="CordiaUPC" w:cs="CordiaUPC"/>
                <w:szCs w:val="22"/>
              </w:rPr>
            </w:pPr>
          </w:p>
        </w:tc>
        <w:tc>
          <w:tcPr>
            <w:tcW w:w="720" w:type="dxa"/>
            <w:shd w:val="clear" w:color="auto" w:fill="auto"/>
          </w:tcPr>
          <w:p w14:paraId="018EB4F0" w14:textId="77777777" w:rsidR="008763CE" w:rsidRPr="007A7361" w:rsidRDefault="008763CE" w:rsidP="008763CE">
            <w:pPr>
              <w:spacing w:line="210" w:lineRule="exact"/>
              <w:rPr>
                <w:rFonts w:ascii="CordiaUPC" w:hAnsi="CordiaUPC" w:cs="CordiaUPC"/>
                <w:szCs w:val="22"/>
              </w:rPr>
            </w:pPr>
          </w:p>
        </w:tc>
        <w:tc>
          <w:tcPr>
            <w:tcW w:w="810" w:type="dxa"/>
          </w:tcPr>
          <w:p w14:paraId="5AC0116F" w14:textId="77777777" w:rsidR="008763CE" w:rsidRPr="007A7361" w:rsidRDefault="008763CE" w:rsidP="008763CE">
            <w:pPr>
              <w:spacing w:line="210" w:lineRule="exact"/>
              <w:rPr>
                <w:rFonts w:ascii="CordiaUPC" w:hAnsi="CordiaUPC" w:cs="CordiaUPC"/>
                <w:szCs w:val="22"/>
              </w:rPr>
            </w:pPr>
          </w:p>
        </w:tc>
        <w:tc>
          <w:tcPr>
            <w:tcW w:w="811" w:type="dxa"/>
          </w:tcPr>
          <w:p w14:paraId="1569BCA6" w14:textId="77777777" w:rsidR="008763CE" w:rsidRPr="007A7361" w:rsidRDefault="008763CE" w:rsidP="008763CE">
            <w:pPr>
              <w:spacing w:line="210" w:lineRule="exact"/>
              <w:rPr>
                <w:rFonts w:ascii="CordiaUPC" w:hAnsi="CordiaUPC" w:cs="CordiaUPC"/>
                <w:szCs w:val="22"/>
              </w:rPr>
            </w:pPr>
          </w:p>
        </w:tc>
      </w:tr>
      <w:tr w:rsidR="008763CE" w:rsidRPr="005C619D" w14:paraId="289C153F" w14:textId="77777777" w:rsidTr="00BD20F4">
        <w:tc>
          <w:tcPr>
            <w:tcW w:w="1674" w:type="dxa"/>
            <w:shd w:val="clear" w:color="auto" w:fill="auto"/>
          </w:tcPr>
          <w:p w14:paraId="313FB8A3" w14:textId="77777777" w:rsidR="008763CE" w:rsidRPr="007A7361" w:rsidRDefault="008763CE" w:rsidP="008763CE">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TMB Asset </w:t>
            </w:r>
          </w:p>
          <w:p w14:paraId="749B1769" w14:textId="77777777" w:rsidR="008763CE" w:rsidRPr="007A7361" w:rsidRDefault="008763CE" w:rsidP="008763CE">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7CDDFAF2" w14:textId="0AFFF0C2" w:rsidR="008763CE" w:rsidRPr="007A7361" w:rsidRDefault="008763CE" w:rsidP="008763CE">
            <w:pPr>
              <w:spacing w:line="210" w:lineRule="exact"/>
              <w:rPr>
                <w:rFonts w:ascii="CordiaUPC" w:hAnsi="CordiaUPC" w:cs="CordiaUPC"/>
                <w:szCs w:val="22"/>
              </w:rPr>
            </w:pPr>
            <w:r w:rsidRPr="007A7361">
              <w:rPr>
                <w:rFonts w:ascii="CordiaUPC" w:hAnsi="CordiaUPC" w:cs="CordiaUPC" w:hint="cs"/>
                <w:szCs w:val="22"/>
              </w:rPr>
              <w:t xml:space="preserve">   Co., Ltd.</w:t>
            </w:r>
            <w:r w:rsidRPr="00740D6F">
              <w:rPr>
                <w:rFonts w:ascii="CordiaUPC" w:hAnsi="CordiaUPC" w:cs="CordiaUPC" w:hint="cs"/>
                <w:sz w:val="24"/>
                <w:szCs w:val="24"/>
                <w:vertAlign w:val="superscript"/>
              </w:rPr>
              <w:t xml:space="preserve"> </w:t>
            </w:r>
            <w:r w:rsidRPr="00230A40">
              <w:rPr>
                <w:rFonts w:ascii="CordiaUPC" w:hAnsi="CordiaUPC" w:cs="CordiaUPC" w:hint="cs"/>
                <w:sz w:val="26"/>
                <w:szCs w:val="26"/>
              </w:rPr>
              <w:t>*</w:t>
            </w:r>
          </w:p>
        </w:tc>
        <w:tc>
          <w:tcPr>
            <w:tcW w:w="1386" w:type="dxa"/>
            <w:shd w:val="clear" w:color="auto" w:fill="auto"/>
            <w:vAlign w:val="bottom"/>
          </w:tcPr>
          <w:p w14:paraId="6AF11404" w14:textId="77777777" w:rsidR="008763CE" w:rsidRPr="007A7361" w:rsidRDefault="008763CE" w:rsidP="008763CE">
            <w:pPr>
              <w:pStyle w:val="index"/>
              <w:spacing w:after="0" w:line="210" w:lineRule="exact"/>
              <w:jc w:val="center"/>
              <w:rPr>
                <w:rFonts w:ascii="CordiaUPC" w:hAnsi="CordiaUPC" w:cs="CordiaUPC"/>
                <w:szCs w:val="22"/>
                <w:lang w:val="en-GB"/>
              </w:rPr>
            </w:pPr>
          </w:p>
          <w:p w14:paraId="3D99D244" w14:textId="77777777" w:rsidR="008763CE" w:rsidRPr="007A7361" w:rsidRDefault="008763CE" w:rsidP="008763CE">
            <w:pPr>
              <w:pStyle w:val="index"/>
              <w:spacing w:after="0" w:line="210" w:lineRule="exact"/>
              <w:jc w:val="center"/>
              <w:rPr>
                <w:rFonts w:ascii="CordiaUPC" w:hAnsi="CordiaUPC" w:cs="CordiaUPC"/>
                <w:szCs w:val="22"/>
              </w:rPr>
            </w:pPr>
            <w:r w:rsidRPr="007A7361">
              <w:rPr>
                <w:rFonts w:ascii="CordiaUPC" w:hAnsi="CordiaUPC" w:cs="CordiaUPC" w:hint="cs"/>
                <w:szCs w:val="22"/>
                <w:lang w:val="en-GB"/>
              </w:rPr>
              <w:t>Fund management business</w:t>
            </w:r>
          </w:p>
        </w:tc>
        <w:tc>
          <w:tcPr>
            <w:tcW w:w="630" w:type="dxa"/>
            <w:shd w:val="clear" w:color="auto" w:fill="auto"/>
            <w:vAlign w:val="bottom"/>
          </w:tcPr>
          <w:p w14:paraId="51245B6F" w14:textId="265D6B2E" w:rsidR="008763CE" w:rsidRPr="007A7361" w:rsidRDefault="008763CE" w:rsidP="008763CE">
            <w:pPr>
              <w:pStyle w:val="index"/>
              <w:spacing w:after="0" w:line="210" w:lineRule="exact"/>
              <w:ind w:right="90"/>
              <w:jc w:val="right"/>
              <w:rPr>
                <w:rFonts w:ascii="CordiaUPC" w:hAnsi="CordiaUPC" w:cs="CordiaUPC"/>
                <w:szCs w:val="22"/>
                <w:lang w:val="en-GB"/>
              </w:rPr>
            </w:pPr>
            <w:r>
              <w:rPr>
                <w:rFonts w:ascii="CordiaUPC" w:hAnsi="CordiaUPC" w:cs="CordiaUPC"/>
                <w:szCs w:val="22"/>
                <w:lang w:val="en-GB"/>
              </w:rPr>
              <w:t>35.00</w:t>
            </w:r>
          </w:p>
        </w:tc>
        <w:tc>
          <w:tcPr>
            <w:tcW w:w="666" w:type="dxa"/>
            <w:shd w:val="clear" w:color="auto" w:fill="auto"/>
            <w:vAlign w:val="bottom"/>
          </w:tcPr>
          <w:p w14:paraId="7AD49E44" w14:textId="7CDCC5C2" w:rsidR="008763CE" w:rsidRPr="007A7361" w:rsidRDefault="008763CE" w:rsidP="008763CE">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35.00</w:t>
            </w:r>
          </w:p>
        </w:tc>
        <w:tc>
          <w:tcPr>
            <w:tcW w:w="612" w:type="dxa"/>
            <w:shd w:val="clear" w:color="auto" w:fill="auto"/>
            <w:vAlign w:val="bottom"/>
          </w:tcPr>
          <w:p w14:paraId="49C89AF4" w14:textId="7D7DB778" w:rsidR="008763CE" w:rsidRPr="007A7361" w:rsidRDefault="008763CE" w:rsidP="008763CE">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79" w:type="dxa"/>
            <w:shd w:val="clear" w:color="auto" w:fill="auto"/>
            <w:vAlign w:val="bottom"/>
          </w:tcPr>
          <w:p w14:paraId="2FED4D0C" w14:textId="0E4DD77E" w:rsidR="008763CE" w:rsidRPr="007A7361" w:rsidRDefault="008763CE" w:rsidP="008763CE">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48" w:type="dxa"/>
          </w:tcPr>
          <w:p w14:paraId="7D766D46" w14:textId="77777777" w:rsidR="008763CE" w:rsidRDefault="008763CE" w:rsidP="008763CE">
            <w:pPr>
              <w:pStyle w:val="index"/>
              <w:tabs>
                <w:tab w:val="decimal" w:pos="566"/>
              </w:tabs>
              <w:spacing w:after="0" w:line="210" w:lineRule="exact"/>
              <w:ind w:left="144" w:firstLine="14"/>
              <w:rPr>
                <w:rFonts w:ascii="CordiaUPC" w:hAnsi="CordiaUPC" w:cs="CordiaUPC"/>
                <w:szCs w:val="22"/>
              </w:rPr>
            </w:pPr>
          </w:p>
          <w:p w14:paraId="333CF030" w14:textId="77777777" w:rsidR="008763CE" w:rsidRDefault="008763CE" w:rsidP="008763CE">
            <w:pPr>
              <w:pStyle w:val="index"/>
              <w:tabs>
                <w:tab w:val="decimal" w:pos="566"/>
              </w:tabs>
              <w:spacing w:after="0" w:line="210" w:lineRule="exact"/>
              <w:ind w:left="144" w:firstLine="14"/>
              <w:rPr>
                <w:rFonts w:ascii="CordiaUPC" w:hAnsi="CordiaUPC" w:cs="CordiaUPC"/>
                <w:szCs w:val="22"/>
              </w:rPr>
            </w:pPr>
          </w:p>
          <w:p w14:paraId="3DB186FF" w14:textId="29AEA5A3" w:rsidR="008763CE" w:rsidRPr="008675A2" w:rsidRDefault="008763CE" w:rsidP="008763CE">
            <w:pPr>
              <w:pStyle w:val="index"/>
              <w:tabs>
                <w:tab w:val="decimal" w:pos="566"/>
              </w:tabs>
              <w:spacing w:after="0" w:line="210" w:lineRule="exact"/>
              <w:ind w:left="144" w:firstLine="14"/>
              <w:rPr>
                <w:rFonts w:ascii="CordiaUPC" w:hAnsi="CordiaUPC" w:cs="CordiaUPC"/>
                <w:szCs w:val="22"/>
              </w:rPr>
            </w:pPr>
            <w:r>
              <w:rPr>
                <w:rFonts w:ascii="CordiaUPC" w:hAnsi="CordiaUPC" w:cs="CordiaUPC"/>
                <w:szCs w:val="22"/>
              </w:rPr>
              <w:t>4,180</w:t>
            </w:r>
          </w:p>
        </w:tc>
        <w:tc>
          <w:tcPr>
            <w:tcW w:w="657" w:type="dxa"/>
          </w:tcPr>
          <w:p w14:paraId="1815E558" w14:textId="77777777" w:rsidR="008763CE" w:rsidRPr="008675A2" w:rsidRDefault="008763CE" w:rsidP="008763CE">
            <w:pPr>
              <w:pStyle w:val="index"/>
              <w:tabs>
                <w:tab w:val="decimal" w:pos="566"/>
              </w:tabs>
              <w:spacing w:after="0" w:line="210" w:lineRule="exact"/>
              <w:ind w:left="144" w:firstLine="14"/>
              <w:rPr>
                <w:rFonts w:ascii="CordiaUPC" w:hAnsi="CordiaUPC" w:cs="CordiaUPC"/>
                <w:szCs w:val="22"/>
                <w:lang w:bidi="th-TH"/>
              </w:rPr>
            </w:pPr>
          </w:p>
          <w:p w14:paraId="1B0C1E1D" w14:textId="77777777" w:rsidR="008763CE" w:rsidRPr="008675A2" w:rsidRDefault="008763CE" w:rsidP="008763CE">
            <w:pPr>
              <w:pStyle w:val="index"/>
              <w:tabs>
                <w:tab w:val="decimal" w:pos="566"/>
              </w:tabs>
              <w:spacing w:after="0" w:line="210" w:lineRule="exact"/>
              <w:ind w:left="144" w:firstLine="14"/>
              <w:rPr>
                <w:rFonts w:ascii="CordiaUPC" w:hAnsi="CordiaUPC" w:cs="CordiaUPC"/>
                <w:szCs w:val="22"/>
                <w:lang w:bidi="th-TH"/>
              </w:rPr>
            </w:pPr>
          </w:p>
          <w:p w14:paraId="40C4FE1A" w14:textId="3AEBFA67" w:rsidR="008763CE" w:rsidRPr="008675A2" w:rsidRDefault="008763CE" w:rsidP="008763CE">
            <w:pPr>
              <w:pStyle w:val="index"/>
              <w:tabs>
                <w:tab w:val="decimal" w:pos="526"/>
              </w:tabs>
              <w:spacing w:after="0" w:line="210" w:lineRule="exact"/>
              <w:ind w:left="144" w:firstLine="14"/>
              <w:rPr>
                <w:rFonts w:ascii="CordiaUPC" w:hAnsi="CordiaUPC" w:cs="CordiaUPC"/>
                <w:szCs w:val="22"/>
              </w:rPr>
            </w:pPr>
            <w:r w:rsidRPr="008675A2">
              <w:rPr>
                <w:rFonts w:ascii="CordiaUPC" w:hAnsi="CordiaUPC" w:cs="CordiaUPC"/>
                <w:szCs w:val="22"/>
                <w:lang w:bidi="th-TH"/>
              </w:rPr>
              <w:t>4,487</w:t>
            </w:r>
          </w:p>
        </w:tc>
        <w:tc>
          <w:tcPr>
            <w:tcW w:w="684" w:type="dxa"/>
            <w:vAlign w:val="bottom"/>
          </w:tcPr>
          <w:p w14:paraId="60551026" w14:textId="36D7A206"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3A596071"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tcPr>
          <w:p w14:paraId="4E518775" w14:textId="77777777" w:rsidR="008763CE" w:rsidRDefault="008763CE" w:rsidP="008763CE">
            <w:pPr>
              <w:pStyle w:val="index"/>
              <w:tabs>
                <w:tab w:val="decimal" w:pos="566"/>
              </w:tabs>
              <w:spacing w:after="0" w:line="210" w:lineRule="exact"/>
              <w:ind w:left="144" w:firstLine="14"/>
              <w:rPr>
                <w:rFonts w:ascii="CordiaUPC" w:hAnsi="CordiaUPC" w:cs="CordiaUPC"/>
                <w:szCs w:val="22"/>
              </w:rPr>
            </w:pPr>
          </w:p>
          <w:p w14:paraId="28C67EA7" w14:textId="77777777" w:rsidR="008763CE" w:rsidRDefault="008763CE" w:rsidP="008763CE">
            <w:pPr>
              <w:pStyle w:val="index"/>
              <w:tabs>
                <w:tab w:val="decimal" w:pos="566"/>
              </w:tabs>
              <w:spacing w:after="0" w:line="210" w:lineRule="exact"/>
              <w:ind w:left="144" w:firstLine="14"/>
              <w:rPr>
                <w:rFonts w:ascii="CordiaUPC" w:hAnsi="CordiaUPC" w:cs="CordiaUPC"/>
                <w:szCs w:val="22"/>
              </w:rPr>
            </w:pPr>
          </w:p>
          <w:p w14:paraId="11D59257" w14:textId="61F59CC4"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rPr>
              <w:t>4,180</w:t>
            </w:r>
          </w:p>
        </w:tc>
        <w:tc>
          <w:tcPr>
            <w:tcW w:w="666" w:type="dxa"/>
          </w:tcPr>
          <w:p w14:paraId="3D7427D9" w14:textId="77777777" w:rsidR="008763CE" w:rsidRDefault="008763CE" w:rsidP="008763CE">
            <w:pPr>
              <w:pStyle w:val="index"/>
              <w:tabs>
                <w:tab w:val="decimal" w:pos="540"/>
              </w:tabs>
              <w:spacing w:after="0" w:line="210" w:lineRule="exact"/>
              <w:ind w:left="-14"/>
              <w:rPr>
                <w:rFonts w:ascii="CordiaUPC" w:hAnsi="CordiaUPC" w:cs="CordiaUPC"/>
                <w:szCs w:val="22"/>
                <w:lang w:val="en-GB"/>
              </w:rPr>
            </w:pPr>
          </w:p>
          <w:p w14:paraId="2C29968F" w14:textId="77777777" w:rsidR="008763CE" w:rsidRDefault="008763CE" w:rsidP="008763CE">
            <w:pPr>
              <w:pStyle w:val="index"/>
              <w:tabs>
                <w:tab w:val="decimal" w:pos="540"/>
              </w:tabs>
              <w:spacing w:after="0" w:line="210" w:lineRule="exact"/>
              <w:ind w:left="-14"/>
              <w:rPr>
                <w:rFonts w:ascii="CordiaUPC" w:hAnsi="CordiaUPC" w:cs="CordiaUPC"/>
                <w:szCs w:val="22"/>
                <w:lang w:val="en-GB"/>
              </w:rPr>
            </w:pPr>
          </w:p>
          <w:p w14:paraId="495BCB6D" w14:textId="5281C6E9"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4,487</w:t>
            </w:r>
          </w:p>
        </w:tc>
        <w:tc>
          <w:tcPr>
            <w:tcW w:w="626" w:type="dxa"/>
            <w:shd w:val="clear" w:color="auto" w:fill="auto"/>
            <w:vAlign w:val="bottom"/>
          </w:tcPr>
          <w:p w14:paraId="6197FACC" w14:textId="095B5B79"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197</w:t>
            </w:r>
          </w:p>
        </w:tc>
        <w:tc>
          <w:tcPr>
            <w:tcW w:w="632" w:type="dxa"/>
            <w:gridSpan w:val="2"/>
            <w:shd w:val="clear" w:color="auto" w:fill="auto"/>
            <w:vAlign w:val="bottom"/>
          </w:tcPr>
          <w:p w14:paraId="1E7D5B06" w14:textId="4586EBE7" w:rsidR="008763CE" w:rsidRPr="007A7361" w:rsidRDefault="008763CE" w:rsidP="008763CE">
            <w:pPr>
              <w:pStyle w:val="index"/>
              <w:tabs>
                <w:tab w:val="decimal" w:pos="543"/>
              </w:tabs>
              <w:spacing w:after="0" w:line="210" w:lineRule="exact"/>
              <w:ind w:left="-14"/>
              <w:rPr>
                <w:rFonts w:ascii="CordiaUPC" w:hAnsi="CordiaUPC" w:cs="CordiaUPC"/>
                <w:szCs w:val="22"/>
                <w:lang w:val="en-GB"/>
              </w:rPr>
            </w:pPr>
            <w:r>
              <w:rPr>
                <w:rFonts w:ascii="CordiaUPC" w:hAnsi="CordiaUPC" w:cs="CordiaUPC"/>
                <w:szCs w:val="22"/>
                <w:lang w:val="en-GB"/>
              </w:rPr>
              <w:t>197</w:t>
            </w:r>
          </w:p>
        </w:tc>
        <w:tc>
          <w:tcPr>
            <w:tcW w:w="720" w:type="dxa"/>
            <w:shd w:val="clear" w:color="auto" w:fill="auto"/>
            <w:vAlign w:val="bottom"/>
          </w:tcPr>
          <w:p w14:paraId="4A19B2C5" w14:textId="23EECEE2"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gridSpan w:val="2"/>
            <w:shd w:val="clear" w:color="auto" w:fill="auto"/>
            <w:vAlign w:val="bottom"/>
          </w:tcPr>
          <w:p w14:paraId="56EC153E" w14:textId="764DC940" w:rsidR="008763CE" w:rsidRPr="007A7361" w:rsidRDefault="008763CE" w:rsidP="008763CE">
            <w:pPr>
              <w:pStyle w:val="index"/>
              <w:tabs>
                <w:tab w:val="decimal" w:pos="538"/>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39F7D805" w14:textId="0BA29DCA" w:rsidR="008763CE" w:rsidRPr="007A7361" w:rsidRDefault="00237371"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197</w:t>
            </w:r>
          </w:p>
        </w:tc>
        <w:tc>
          <w:tcPr>
            <w:tcW w:w="720" w:type="dxa"/>
            <w:shd w:val="clear" w:color="auto" w:fill="auto"/>
            <w:vAlign w:val="bottom"/>
          </w:tcPr>
          <w:p w14:paraId="74271241" w14:textId="6DE7A3A2"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197</w:t>
            </w:r>
          </w:p>
        </w:tc>
        <w:tc>
          <w:tcPr>
            <w:tcW w:w="810" w:type="dxa"/>
            <w:vAlign w:val="bottom"/>
          </w:tcPr>
          <w:p w14:paraId="19F42AAC" w14:textId="3D9294F2" w:rsidR="008763CE" w:rsidRPr="007A7361" w:rsidRDefault="00237371" w:rsidP="008763CE">
            <w:pPr>
              <w:pStyle w:val="index"/>
              <w:tabs>
                <w:tab w:val="decimal" w:pos="706"/>
              </w:tabs>
              <w:spacing w:after="0" w:line="210" w:lineRule="exact"/>
              <w:ind w:left="-14"/>
              <w:rPr>
                <w:rFonts w:ascii="CordiaUPC" w:hAnsi="CordiaUPC" w:cs="CordiaUPC"/>
                <w:szCs w:val="22"/>
                <w:lang w:val="en-GB" w:bidi="th-TH"/>
              </w:rPr>
            </w:pPr>
            <w:r>
              <w:rPr>
                <w:rFonts w:ascii="CordiaUPC" w:hAnsi="CordiaUPC" w:cs="CordiaUPC"/>
                <w:szCs w:val="22"/>
                <w:lang w:val="en-GB" w:bidi="th-TH"/>
              </w:rPr>
              <w:t>81</w:t>
            </w:r>
          </w:p>
        </w:tc>
        <w:tc>
          <w:tcPr>
            <w:tcW w:w="811" w:type="dxa"/>
            <w:vAlign w:val="bottom"/>
          </w:tcPr>
          <w:p w14:paraId="4715C10E" w14:textId="697B39C0" w:rsidR="008763CE" w:rsidRPr="007A7361" w:rsidRDefault="008763CE" w:rsidP="008763CE">
            <w:pPr>
              <w:pStyle w:val="index"/>
              <w:tabs>
                <w:tab w:val="decimal" w:pos="663"/>
              </w:tabs>
              <w:spacing w:after="0" w:line="210" w:lineRule="exact"/>
              <w:ind w:left="-14"/>
              <w:rPr>
                <w:rFonts w:ascii="CordiaUPC" w:hAnsi="CordiaUPC" w:cs="CordiaUPC"/>
                <w:szCs w:val="22"/>
                <w:lang w:val="en-GB" w:bidi="th-TH"/>
              </w:rPr>
            </w:pPr>
            <w:r>
              <w:rPr>
                <w:rFonts w:ascii="CordiaUPC" w:hAnsi="CordiaUPC" w:cs="CordiaUPC"/>
                <w:szCs w:val="22"/>
                <w:lang w:val="en-GB" w:bidi="th-TH"/>
              </w:rPr>
              <w:t>324</w:t>
            </w:r>
          </w:p>
        </w:tc>
      </w:tr>
      <w:tr w:rsidR="008763CE" w:rsidRPr="005C619D" w14:paraId="7F3ED046" w14:textId="77777777" w:rsidTr="00BD20F4">
        <w:tc>
          <w:tcPr>
            <w:tcW w:w="1674" w:type="dxa"/>
            <w:shd w:val="clear" w:color="auto" w:fill="auto"/>
          </w:tcPr>
          <w:p w14:paraId="219B34EF" w14:textId="77777777" w:rsidR="008763CE" w:rsidRPr="007A7361" w:rsidRDefault="008763CE" w:rsidP="008763CE">
            <w:pPr>
              <w:pStyle w:val="index"/>
              <w:spacing w:after="0" w:line="210" w:lineRule="exact"/>
              <w:ind w:right="-90"/>
              <w:rPr>
                <w:rFonts w:ascii="CordiaUPC" w:hAnsi="CordiaUPC" w:cs="CordiaUPC"/>
                <w:b/>
                <w:bCs/>
                <w:szCs w:val="22"/>
                <w:lang w:val="en-GB"/>
              </w:rPr>
            </w:pPr>
            <w:r w:rsidRPr="007A7361">
              <w:rPr>
                <w:rFonts w:ascii="CordiaUPC" w:hAnsi="CordiaUPC" w:cs="CordiaUPC" w:hint="cs"/>
                <w:b/>
                <w:bCs/>
                <w:szCs w:val="22"/>
                <w:lang w:val="en-GB"/>
              </w:rPr>
              <w:t>Indirect associate</w:t>
            </w:r>
          </w:p>
        </w:tc>
        <w:tc>
          <w:tcPr>
            <w:tcW w:w="1386" w:type="dxa"/>
            <w:shd w:val="clear" w:color="auto" w:fill="auto"/>
          </w:tcPr>
          <w:p w14:paraId="5A4A837F" w14:textId="77777777" w:rsidR="008763CE" w:rsidRPr="007A7361" w:rsidRDefault="008763CE" w:rsidP="008763CE">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77A394B2" w14:textId="77777777" w:rsidR="008763CE" w:rsidRPr="007A7361" w:rsidRDefault="008763CE" w:rsidP="008763CE">
            <w:pPr>
              <w:pStyle w:val="index"/>
              <w:spacing w:after="0" w:line="210" w:lineRule="exact"/>
              <w:ind w:right="90"/>
              <w:jc w:val="right"/>
              <w:rPr>
                <w:rFonts w:ascii="CordiaUPC" w:hAnsi="CordiaUPC" w:cs="CordiaUPC"/>
                <w:szCs w:val="22"/>
                <w:lang w:val="en-GB"/>
              </w:rPr>
            </w:pPr>
          </w:p>
        </w:tc>
        <w:tc>
          <w:tcPr>
            <w:tcW w:w="666" w:type="dxa"/>
            <w:shd w:val="clear" w:color="auto" w:fill="auto"/>
            <w:vAlign w:val="bottom"/>
          </w:tcPr>
          <w:p w14:paraId="598C70A4" w14:textId="77777777" w:rsidR="008763CE" w:rsidRPr="007A7361" w:rsidRDefault="008763CE" w:rsidP="008763CE">
            <w:pPr>
              <w:pStyle w:val="index"/>
              <w:spacing w:after="0" w:line="210" w:lineRule="exact"/>
              <w:ind w:right="90"/>
              <w:jc w:val="right"/>
              <w:rPr>
                <w:rFonts w:ascii="CordiaUPC" w:hAnsi="CordiaUPC" w:cs="CordiaUPC"/>
                <w:szCs w:val="22"/>
                <w:lang w:val="en-GB"/>
              </w:rPr>
            </w:pPr>
          </w:p>
        </w:tc>
        <w:tc>
          <w:tcPr>
            <w:tcW w:w="612" w:type="dxa"/>
            <w:shd w:val="clear" w:color="auto" w:fill="auto"/>
            <w:vAlign w:val="bottom"/>
          </w:tcPr>
          <w:p w14:paraId="7BCA26B4" w14:textId="77777777" w:rsidR="008763CE" w:rsidRPr="007A7361" w:rsidRDefault="008763CE" w:rsidP="008763CE">
            <w:pPr>
              <w:pStyle w:val="index"/>
              <w:tabs>
                <w:tab w:val="decimal" w:pos="540"/>
              </w:tabs>
              <w:spacing w:after="0" w:line="210" w:lineRule="exact"/>
              <w:rPr>
                <w:rFonts w:ascii="CordiaUPC" w:hAnsi="CordiaUPC" w:cs="CordiaUPC"/>
                <w:szCs w:val="22"/>
                <w:lang w:val="en-GB"/>
              </w:rPr>
            </w:pPr>
          </w:p>
        </w:tc>
        <w:tc>
          <w:tcPr>
            <w:tcW w:w="679" w:type="dxa"/>
            <w:shd w:val="clear" w:color="auto" w:fill="auto"/>
            <w:vAlign w:val="bottom"/>
          </w:tcPr>
          <w:p w14:paraId="153BD382" w14:textId="77777777" w:rsidR="008763CE" w:rsidRPr="007A7361" w:rsidRDefault="008763CE" w:rsidP="008763CE">
            <w:pPr>
              <w:pStyle w:val="index"/>
              <w:tabs>
                <w:tab w:val="decimal" w:pos="540"/>
              </w:tabs>
              <w:spacing w:after="0" w:line="210" w:lineRule="exact"/>
              <w:rPr>
                <w:rFonts w:ascii="CordiaUPC" w:hAnsi="CordiaUPC" w:cs="CordiaUPC"/>
                <w:szCs w:val="22"/>
                <w:lang w:val="en-GB"/>
              </w:rPr>
            </w:pPr>
          </w:p>
        </w:tc>
        <w:tc>
          <w:tcPr>
            <w:tcW w:w="648" w:type="dxa"/>
          </w:tcPr>
          <w:p w14:paraId="332DEF7B" w14:textId="77777777" w:rsidR="008763CE" w:rsidRPr="008675A2" w:rsidRDefault="008763CE" w:rsidP="008763CE">
            <w:pPr>
              <w:tabs>
                <w:tab w:val="decimal" w:pos="566"/>
              </w:tabs>
              <w:spacing w:line="210" w:lineRule="exact"/>
              <w:rPr>
                <w:rFonts w:ascii="CordiaUPC" w:hAnsi="CordiaUPC" w:cs="CordiaUPC"/>
                <w:szCs w:val="22"/>
              </w:rPr>
            </w:pPr>
          </w:p>
        </w:tc>
        <w:tc>
          <w:tcPr>
            <w:tcW w:w="657" w:type="dxa"/>
          </w:tcPr>
          <w:p w14:paraId="0448FF94" w14:textId="77777777" w:rsidR="008763CE" w:rsidRPr="008675A2" w:rsidRDefault="008763CE" w:rsidP="008763CE">
            <w:pPr>
              <w:tabs>
                <w:tab w:val="decimal" w:pos="526"/>
              </w:tabs>
              <w:spacing w:line="210" w:lineRule="exact"/>
              <w:rPr>
                <w:rFonts w:ascii="CordiaUPC" w:hAnsi="CordiaUPC" w:cs="CordiaUPC"/>
                <w:szCs w:val="22"/>
              </w:rPr>
            </w:pPr>
          </w:p>
        </w:tc>
        <w:tc>
          <w:tcPr>
            <w:tcW w:w="684" w:type="dxa"/>
            <w:vAlign w:val="bottom"/>
          </w:tcPr>
          <w:p w14:paraId="7F818596"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630" w:type="dxa"/>
            <w:vAlign w:val="bottom"/>
          </w:tcPr>
          <w:p w14:paraId="26EECDDF"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630" w:type="dxa"/>
          </w:tcPr>
          <w:p w14:paraId="325C9996"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666" w:type="dxa"/>
          </w:tcPr>
          <w:p w14:paraId="257CE476"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626" w:type="dxa"/>
            <w:shd w:val="clear" w:color="auto" w:fill="auto"/>
            <w:vAlign w:val="bottom"/>
          </w:tcPr>
          <w:p w14:paraId="43555BF5"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632" w:type="dxa"/>
            <w:gridSpan w:val="2"/>
            <w:shd w:val="clear" w:color="auto" w:fill="auto"/>
            <w:vAlign w:val="bottom"/>
          </w:tcPr>
          <w:p w14:paraId="3CB59EB8" w14:textId="77777777" w:rsidR="008763CE" w:rsidRPr="007A7361" w:rsidRDefault="008763CE" w:rsidP="008763CE">
            <w:pPr>
              <w:pStyle w:val="index"/>
              <w:tabs>
                <w:tab w:val="decimal" w:pos="77"/>
              </w:tabs>
              <w:spacing w:after="0" w:line="210" w:lineRule="exact"/>
              <w:ind w:left="-14"/>
              <w:rPr>
                <w:rFonts w:ascii="CordiaUPC" w:hAnsi="CordiaUPC" w:cs="CordiaUPC"/>
                <w:szCs w:val="22"/>
                <w:lang w:val="en-GB"/>
              </w:rPr>
            </w:pPr>
          </w:p>
        </w:tc>
        <w:tc>
          <w:tcPr>
            <w:tcW w:w="720" w:type="dxa"/>
            <w:shd w:val="clear" w:color="auto" w:fill="auto"/>
            <w:vAlign w:val="bottom"/>
          </w:tcPr>
          <w:p w14:paraId="1E96D515" w14:textId="77777777"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p>
        </w:tc>
        <w:tc>
          <w:tcPr>
            <w:tcW w:w="630" w:type="dxa"/>
            <w:gridSpan w:val="2"/>
            <w:shd w:val="clear" w:color="auto" w:fill="auto"/>
            <w:vAlign w:val="bottom"/>
          </w:tcPr>
          <w:p w14:paraId="1B79511C" w14:textId="77777777"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p>
        </w:tc>
        <w:tc>
          <w:tcPr>
            <w:tcW w:w="720" w:type="dxa"/>
            <w:shd w:val="clear" w:color="auto" w:fill="auto"/>
            <w:vAlign w:val="bottom"/>
          </w:tcPr>
          <w:p w14:paraId="182967C8" w14:textId="77777777"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p>
        </w:tc>
        <w:tc>
          <w:tcPr>
            <w:tcW w:w="720" w:type="dxa"/>
            <w:shd w:val="clear" w:color="auto" w:fill="auto"/>
            <w:vAlign w:val="bottom"/>
          </w:tcPr>
          <w:p w14:paraId="077F1783" w14:textId="77777777" w:rsidR="008763CE" w:rsidRPr="007A7361" w:rsidRDefault="008763CE" w:rsidP="008763CE">
            <w:pPr>
              <w:pStyle w:val="index"/>
              <w:tabs>
                <w:tab w:val="decimal" w:pos="630"/>
              </w:tabs>
              <w:spacing w:after="0" w:line="210" w:lineRule="exact"/>
              <w:ind w:left="-14"/>
              <w:rPr>
                <w:rFonts w:ascii="CordiaUPC" w:hAnsi="CordiaUPC" w:cs="CordiaUPC"/>
                <w:szCs w:val="22"/>
                <w:lang w:val="en-GB"/>
              </w:rPr>
            </w:pPr>
          </w:p>
        </w:tc>
        <w:tc>
          <w:tcPr>
            <w:tcW w:w="810" w:type="dxa"/>
            <w:vAlign w:val="bottom"/>
          </w:tcPr>
          <w:p w14:paraId="31B5A461" w14:textId="77777777" w:rsidR="008763CE" w:rsidRPr="007A7361" w:rsidRDefault="008763CE" w:rsidP="008763CE">
            <w:pPr>
              <w:pStyle w:val="index"/>
              <w:spacing w:after="0" w:line="210" w:lineRule="exact"/>
              <w:ind w:left="-14"/>
              <w:rPr>
                <w:rFonts w:ascii="CordiaUPC" w:hAnsi="CordiaUPC" w:cs="CordiaUPC"/>
                <w:szCs w:val="22"/>
                <w:lang w:val="en-GB" w:bidi="th-TH"/>
              </w:rPr>
            </w:pPr>
          </w:p>
        </w:tc>
        <w:tc>
          <w:tcPr>
            <w:tcW w:w="811" w:type="dxa"/>
            <w:vAlign w:val="bottom"/>
          </w:tcPr>
          <w:p w14:paraId="206FE206"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bidi="th-TH"/>
              </w:rPr>
            </w:pPr>
          </w:p>
        </w:tc>
      </w:tr>
      <w:tr w:rsidR="008763CE" w:rsidRPr="005C619D" w14:paraId="7AEFDB0D" w14:textId="77777777" w:rsidTr="00BD20F4">
        <w:tc>
          <w:tcPr>
            <w:tcW w:w="1674" w:type="dxa"/>
            <w:shd w:val="clear" w:color="auto" w:fill="auto"/>
          </w:tcPr>
          <w:p w14:paraId="27C9144D" w14:textId="77777777" w:rsidR="008763CE" w:rsidRPr="007A7361" w:rsidRDefault="008763CE" w:rsidP="008763CE">
            <w:pPr>
              <w:pStyle w:val="index"/>
              <w:spacing w:after="0" w:line="210" w:lineRule="exact"/>
              <w:ind w:right="-90"/>
              <w:rPr>
                <w:rFonts w:ascii="CordiaUPC" w:hAnsi="CordiaUPC" w:cs="CordiaUPC"/>
                <w:szCs w:val="22"/>
                <w:lang w:val="en-GB"/>
              </w:rPr>
            </w:pPr>
            <w:bookmarkStart w:id="16" w:name="_Hlk527981258"/>
            <w:proofErr w:type="spellStart"/>
            <w:r w:rsidRPr="007A7361">
              <w:rPr>
                <w:rFonts w:ascii="CordiaUPC" w:hAnsi="CordiaUPC" w:cs="CordiaUPC" w:hint="cs"/>
                <w:szCs w:val="22"/>
                <w:lang w:val="en-GB"/>
              </w:rPr>
              <w:t>Thanachart</w:t>
            </w:r>
            <w:proofErr w:type="spellEnd"/>
            <w:r w:rsidRPr="007A7361">
              <w:rPr>
                <w:rFonts w:ascii="CordiaUPC" w:hAnsi="CordiaUPC" w:cs="CordiaUPC" w:hint="cs"/>
                <w:szCs w:val="22"/>
                <w:lang w:val="en-GB"/>
              </w:rPr>
              <w:t xml:space="preserve"> Fund </w:t>
            </w:r>
          </w:p>
          <w:p w14:paraId="681CA603" w14:textId="77777777" w:rsidR="008763CE" w:rsidRPr="007A7361" w:rsidRDefault="008763CE" w:rsidP="008763CE">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2E19AB57" w14:textId="17C3EE76" w:rsidR="008763CE" w:rsidRPr="007A7361" w:rsidRDefault="008763CE" w:rsidP="008763CE">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Co., Ltd.</w:t>
            </w:r>
            <w:bookmarkEnd w:id="16"/>
            <w:r w:rsidRPr="00230A40">
              <w:rPr>
                <w:rFonts w:ascii="CordiaUPC" w:hAnsi="CordiaUPC" w:cs="CordiaUPC" w:hint="cs"/>
                <w:sz w:val="26"/>
                <w:szCs w:val="26"/>
              </w:rPr>
              <w:t>*</w:t>
            </w:r>
          </w:p>
        </w:tc>
        <w:tc>
          <w:tcPr>
            <w:tcW w:w="1386" w:type="dxa"/>
            <w:shd w:val="clear" w:color="auto" w:fill="auto"/>
            <w:vAlign w:val="bottom"/>
          </w:tcPr>
          <w:p w14:paraId="29CEF1D0" w14:textId="77777777" w:rsidR="008763CE" w:rsidRPr="007A7361" w:rsidRDefault="008763CE" w:rsidP="008763CE">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Fund management business</w:t>
            </w:r>
          </w:p>
        </w:tc>
        <w:tc>
          <w:tcPr>
            <w:tcW w:w="630" w:type="dxa"/>
            <w:shd w:val="clear" w:color="auto" w:fill="auto"/>
            <w:vAlign w:val="bottom"/>
          </w:tcPr>
          <w:p w14:paraId="031F7DCD" w14:textId="533819FF" w:rsidR="008763CE" w:rsidRPr="007A7361" w:rsidRDefault="008763CE" w:rsidP="008763CE">
            <w:pPr>
              <w:pStyle w:val="index"/>
              <w:spacing w:after="0" w:line="210" w:lineRule="exact"/>
              <w:ind w:right="90"/>
              <w:jc w:val="right"/>
              <w:rPr>
                <w:rFonts w:ascii="CordiaUPC" w:hAnsi="CordiaUPC" w:cs="CordiaUPC"/>
                <w:szCs w:val="22"/>
                <w:lang w:val="en-GB"/>
              </w:rPr>
            </w:pPr>
            <w:r>
              <w:rPr>
                <w:rFonts w:ascii="CordiaUPC" w:hAnsi="CordiaUPC" w:cs="CordiaUPC"/>
                <w:szCs w:val="22"/>
                <w:lang w:val="en-GB"/>
              </w:rPr>
              <w:t>49.90</w:t>
            </w:r>
          </w:p>
        </w:tc>
        <w:tc>
          <w:tcPr>
            <w:tcW w:w="666" w:type="dxa"/>
            <w:shd w:val="clear" w:color="auto" w:fill="auto"/>
            <w:vAlign w:val="bottom"/>
          </w:tcPr>
          <w:p w14:paraId="6A29CEA7" w14:textId="3902E60C" w:rsidR="008763CE" w:rsidRPr="007A7361" w:rsidRDefault="008763CE" w:rsidP="008763CE">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49.90</w:t>
            </w:r>
          </w:p>
        </w:tc>
        <w:tc>
          <w:tcPr>
            <w:tcW w:w="612" w:type="dxa"/>
            <w:shd w:val="clear" w:color="auto" w:fill="auto"/>
            <w:vAlign w:val="bottom"/>
          </w:tcPr>
          <w:p w14:paraId="60E9CAD0" w14:textId="3A0BEAD3" w:rsidR="008763CE" w:rsidRPr="007A7361" w:rsidRDefault="008763CE" w:rsidP="008763CE">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79" w:type="dxa"/>
            <w:shd w:val="clear" w:color="auto" w:fill="auto"/>
            <w:vAlign w:val="bottom"/>
          </w:tcPr>
          <w:p w14:paraId="04167EDC" w14:textId="44C233AD" w:rsidR="008763CE" w:rsidRPr="007A7361" w:rsidRDefault="008763CE" w:rsidP="008763CE">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48" w:type="dxa"/>
            <w:vAlign w:val="bottom"/>
          </w:tcPr>
          <w:p w14:paraId="0198C83B" w14:textId="29A5CF50" w:rsidR="008763CE" w:rsidRPr="008675A2" w:rsidRDefault="008763CE" w:rsidP="008763CE">
            <w:pPr>
              <w:pStyle w:val="index"/>
              <w:pBdr>
                <w:bottom w:val="single" w:sz="4" w:space="1" w:color="auto"/>
              </w:pBdr>
              <w:tabs>
                <w:tab w:val="decimal" w:pos="566"/>
              </w:tabs>
              <w:spacing w:after="0" w:line="210" w:lineRule="exact"/>
              <w:ind w:left="144" w:firstLine="14"/>
              <w:rPr>
                <w:rFonts w:ascii="CordiaUPC" w:hAnsi="CordiaUPC" w:cs="CordiaUPC"/>
                <w:szCs w:val="22"/>
                <w:lang w:val="en-GB"/>
              </w:rPr>
            </w:pPr>
            <w:r>
              <w:rPr>
                <w:rFonts w:ascii="CordiaUPC" w:hAnsi="CordiaUPC" w:cs="CordiaUPC"/>
                <w:szCs w:val="22"/>
                <w:lang w:val="en-GB"/>
              </w:rPr>
              <w:t>4,496</w:t>
            </w:r>
          </w:p>
        </w:tc>
        <w:tc>
          <w:tcPr>
            <w:tcW w:w="657" w:type="dxa"/>
            <w:vAlign w:val="bottom"/>
          </w:tcPr>
          <w:p w14:paraId="15816D86" w14:textId="28CD1BFC" w:rsidR="008763CE" w:rsidRPr="008675A2" w:rsidRDefault="008763CE" w:rsidP="008763CE">
            <w:pPr>
              <w:pStyle w:val="index"/>
              <w:pBdr>
                <w:bottom w:val="single" w:sz="4" w:space="1" w:color="auto"/>
              </w:pBdr>
              <w:tabs>
                <w:tab w:val="decimal" w:pos="526"/>
              </w:tabs>
              <w:spacing w:after="0" w:line="210" w:lineRule="exact"/>
              <w:ind w:left="144" w:firstLine="14"/>
              <w:rPr>
                <w:rFonts w:ascii="CordiaUPC" w:hAnsi="CordiaUPC" w:cs="CordiaUPC"/>
                <w:szCs w:val="22"/>
                <w:lang w:val="en-GB"/>
              </w:rPr>
            </w:pPr>
            <w:r w:rsidRPr="008675A2">
              <w:rPr>
                <w:rFonts w:ascii="CordiaUPC" w:hAnsi="CordiaUPC" w:cs="CordiaUPC"/>
                <w:szCs w:val="22"/>
                <w:lang w:val="en-GB"/>
              </w:rPr>
              <w:t>4,112</w:t>
            </w:r>
          </w:p>
        </w:tc>
        <w:tc>
          <w:tcPr>
            <w:tcW w:w="684" w:type="dxa"/>
            <w:vAlign w:val="bottom"/>
          </w:tcPr>
          <w:p w14:paraId="2EA36A1B" w14:textId="096F97D9" w:rsidR="008763CE" w:rsidRPr="007A7361" w:rsidRDefault="008763CE" w:rsidP="008763CE">
            <w:pPr>
              <w:pStyle w:val="index"/>
              <w:pBdr>
                <w:bottom w:val="single" w:sz="4" w:space="1" w:color="auto"/>
              </w:pBdr>
              <w:tabs>
                <w:tab w:val="decimal" w:pos="522"/>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630" w:type="dxa"/>
            <w:vAlign w:val="bottom"/>
          </w:tcPr>
          <w:p w14:paraId="4E2A5D4F" w14:textId="77777777" w:rsidR="008763CE" w:rsidRPr="007A7361" w:rsidRDefault="008763CE" w:rsidP="008763CE">
            <w:pPr>
              <w:pStyle w:val="index"/>
              <w:pBdr>
                <w:bottom w:val="single" w:sz="4" w:space="1" w:color="auto"/>
              </w:pBdr>
              <w:tabs>
                <w:tab w:val="decimal" w:pos="522"/>
              </w:tabs>
              <w:spacing w:after="0" w:line="210" w:lineRule="exact"/>
              <w:ind w:left="144"/>
              <w:rPr>
                <w:rFonts w:ascii="CordiaUPC" w:hAnsi="CordiaUPC" w:cs="CordiaUPC"/>
                <w:szCs w:val="22"/>
                <w:lang w:val="en-GB"/>
              </w:rPr>
            </w:pPr>
          </w:p>
          <w:p w14:paraId="4A4A6ED3" w14:textId="77777777" w:rsidR="008763CE" w:rsidRPr="007A7361" w:rsidRDefault="008763CE" w:rsidP="008763CE">
            <w:pPr>
              <w:pStyle w:val="index"/>
              <w:pBdr>
                <w:bottom w:val="single" w:sz="4" w:space="1" w:color="auto"/>
              </w:pBdr>
              <w:tabs>
                <w:tab w:val="decimal" w:pos="522"/>
              </w:tabs>
              <w:spacing w:after="0" w:line="210" w:lineRule="exact"/>
              <w:ind w:left="144"/>
              <w:rPr>
                <w:rFonts w:ascii="CordiaUPC" w:hAnsi="CordiaUPC" w:cs="CordiaUPC"/>
                <w:szCs w:val="22"/>
                <w:lang w:val="en-GB"/>
              </w:rPr>
            </w:pPr>
          </w:p>
          <w:p w14:paraId="248A674D" w14:textId="77777777" w:rsidR="008763CE" w:rsidRPr="007A7361" w:rsidRDefault="008763CE" w:rsidP="008763CE">
            <w:pPr>
              <w:pStyle w:val="index"/>
              <w:pBdr>
                <w:bottom w:val="single" w:sz="4" w:space="1" w:color="auto"/>
              </w:pBdr>
              <w:tabs>
                <w:tab w:val="decimal" w:pos="522"/>
              </w:tabs>
              <w:spacing w:after="0" w:line="210" w:lineRule="exact"/>
              <w:ind w:left="14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706FC0AB" w14:textId="268BEBB6" w:rsidR="008763CE" w:rsidRPr="007A7361" w:rsidRDefault="008763CE" w:rsidP="008763CE">
            <w:pPr>
              <w:pStyle w:val="index"/>
              <w:pBdr>
                <w:bottom w:val="single" w:sz="4" w:space="1" w:color="auto"/>
              </w:pBdr>
              <w:tabs>
                <w:tab w:val="decimal" w:pos="540"/>
              </w:tabs>
              <w:spacing w:after="0" w:line="210" w:lineRule="exact"/>
              <w:ind w:left="144"/>
              <w:rPr>
                <w:rFonts w:ascii="CordiaUPC" w:hAnsi="CordiaUPC" w:cs="CordiaUPC"/>
                <w:szCs w:val="22"/>
                <w:lang w:val="en-GB"/>
              </w:rPr>
            </w:pPr>
            <w:r>
              <w:rPr>
                <w:rFonts w:ascii="CordiaUPC" w:hAnsi="CordiaUPC" w:cs="CordiaUPC"/>
                <w:szCs w:val="22"/>
                <w:lang w:val="en-GB"/>
              </w:rPr>
              <w:t>4,496</w:t>
            </w:r>
          </w:p>
        </w:tc>
        <w:tc>
          <w:tcPr>
            <w:tcW w:w="666" w:type="dxa"/>
            <w:vAlign w:val="bottom"/>
          </w:tcPr>
          <w:p w14:paraId="621873EC" w14:textId="66952ED5" w:rsidR="008763CE" w:rsidRPr="007A7361" w:rsidRDefault="008763CE" w:rsidP="008763CE">
            <w:pPr>
              <w:pStyle w:val="index"/>
              <w:pBdr>
                <w:bottom w:val="single" w:sz="4" w:space="1" w:color="auto"/>
              </w:pBdr>
              <w:tabs>
                <w:tab w:val="decimal" w:pos="540"/>
              </w:tabs>
              <w:spacing w:after="0" w:line="210" w:lineRule="exact"/>
              <w:ind w:left="144"/>
              <w:rPr>
                <w:rFonts w:ascii="CordiaUPC" w:hAnsi="CordiaUPC" w:cs="CordiaUPC"/>
                <w:szCs w:val="22"/>
                <w:lang w:val="en-GB"/>
              </w:rPr>
            </w:pPr>
            <w:r>
              <w:rPr>
                <w:rFonts w:ascii="CordiaUPC" w:hAnsi="CordiaUPC" w:cs="CordiaUPC"/>
                <w:szCs w:val="22"/>
                <w:lang w:val="en-GB"/>
              </w:rPr>
              <w:t>4,112</w:t>
            </w:r>
          </w:p>
        </w:tc>
        <w:tc>
          <w:tcPr>
            <w:tcW w:w="626" w:type="dxa"/>
            <w:shd w:val="clear" w:color="auto" w:fill="auto"/>
            <w:vAlign w:val="bottom"/>
          </w:tcPr>
          <w:p w14:paraId="5F241E7E" w14:textId="10D0D6B9" w:rsidR="008763CE" w:rsidRPr="007A7361" w:rsidRDefault="008763CE" w:rsidP="008763CE">
            <w:pPr>
              <w:pStyle w:val="index"/>
              <w:pBdr>
                <w:bottom w:val="single" w:sz="4" w:space="1" w:color="auto"/>
              </w:pBdr>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5" w:type="dxa"/>
            <w:shd w:val="clear" w:color="auto" w:fill="auto"/>
            <w:vAlign w:val="bottom"/>
          </w:tcPr>
          <w:p w14:paraId="07B2A7FC" w14:textId="77777777" w:rsidR="008763CE" w:rsidRPr="007A7361" w:rsidRDefault="008763CE" w:rsidP="008763CE">
            <w:pPr>
              <w:pStyle w:val="index"/>
              <w:pBdr>
                <w:bottom w:val="single" w:sz="4" w:space="1" w:color="auto"/>
              </w:pBdr>
              <w:tabs>
                <w:tab w:val="decimal" w:pos="77"/>
              </w:tabs>
              <w:spacing w:after="0" w:line="210" w:lineRule="exact"/>
              <w:ind w:left="144"/>
              <w:rPr>
                <w:rFonts w:ascii="CordiaUPC" w:hAnsi="CordiaUPC" w:cs="CordiaUPC"/>
                <w:szCs w:val="22"/>
                <w:lang w:val="en-GB"/>
              </w:rPr>
            </w:pPr>
            <w:r w:rsidRPr="007A7361">
              <w:rPr>
                <w:rFonts w:ascii="CordiaUPC" w:hAnsi="CordiaUPC" w:cs="CordiaUPC" w:hint="cs"/>
                <w:szCs w:val="22"/>
                <w:lang w:val="en-GB"/>
              </w:rPr>
              <w:t>-</w:t>
            </w:r>
          </w:p>
        </w:tc>
        <w:tc>
          <w:tcPr>
            <w:tcW w:w="557" w:type="dxa"/>
            <w:shd w:val="clear" w:color="auto" w:fill="auto"/>
            <w:vAlign w:val="bottom"/>
          </w:tcPr>
          <w:p w14:paraId="6BE32AB6" w14:textId="0CCAFB0E" w:rsidR="008763CE" w:rsidRPr="007A7361" w:rsidRDefault="008763CE" w:rsidP="008763CE">
            <w:pPr>
              <w:pStyle w:val="index"/>
              <w:pBdr>
                <w:bottom w:val="single" w:sz="4" w:space="1" w:color="auto"/>
              </w:pBdr>
              <w:tabs>
                <w:tab w:val="decimal" w:pos="46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04EA82DB" w14:textId="1B838507" w:rsidR="008763CE" w:rsidRPr="007A7361" w:rsidRDefault="008763CE" w:rsidP="008763CE">
            <w:pPr>
              <w:pStyle w:val="index"/>
              <w:pBdr>
                <w:bottom w:val="single" w:sz="4" w:space="1" w:color="auto"/>
              </w:pBdr>
              <w:tabs>
                <w:tab w:val="decimal" w:pos="630"/>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90" w:type="dxa"/>
            <w:shd w:val="clear" w:color="auto" w:fill="auto"/>
            <w:vAlign w:val="bottom"/>
          </w:tcPr>
          <w:p w14:paraId="33AAAD0D" w14:textId="5527BED8" w:rsidR="008763CE" w:rsidRPr="007A7361" w:rsidRDefault="008763CE" w:rsidP="008763CE">
            <w:pPr>
              <w:pStyle w:val="index"/>
              <w:tabs>
                <w:tab w:val="decimal" w:pos="581"/>
              </w:tabs>
              <w:spacing w:after="0" w:line="210" w:lineRule="exact"/>
              <w:rPr>
                <w:rFonts w:ascii="CordiaUPC" w:hAnsi="CordiaUPC" w:cs="CordiaUPC"/>
                <w:szCs w:val="22"/>
                <w:lang w:val="en-GB"/>
              </w:rPr>
            </w:pPr>
          </w:p>
        </w:tc>
        <w:tc>
          <w:tcPr>
            <w:tcW w:w="540" w:type="dxa"/>
            <w:shd w:val="clear" w:color="auto" w:fill="auto"/>
            <w:vAlign w:val="bottom"/>
          </w:tcPr>
          <w:p w14:paraId="35BDACFB" w14:textId="77777777" w:rsidR="008763CE" w:rsidRPr="007A7361" w:rsidRDefault="008763CE" w:rsidP="008763CE">
            <w:pPr>
              <w:pStyle w:val="index"/>
              <w:pBdr>
                <w:bottom w:val="single" w:sz="4" w:space="1" w:color="auto"/>
              </w:pBdr>
              <w:tabs>
                <w:tab w:val="decimal" w:pos="414"/>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20" w:type="dxa"/>
            <w:shd w:val="clear" w:color="auto" w:fill="auto"/>
            <w:vAlign w:val="bottom"/>
          </w:tcPr>
          <w:p w14:paraId="48A1EA2E" w14:textId="788C0A3F" w:rsidR="008763CE" w:rsidRPr="007A7361" w:rsidRDefault="00237371" w:rsidP="008763CE">
            <w:pPr>
              <w:pStyle w:val="index"/>
              <w:pBdr>
                <w:bottom w:val="single" w:sz="4" w:space="1" w:color="auto"/>
              </w:pBdr>
              <w:tabs>
                <w:tab w:val="decimal" w:pos="630"/>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720" w:type="dxa"/>
            <w:shd w:val="clear" w:color="auto" w:fill="auto"/>
            <w:vAlign w:val="bottom"/>
          </w:tcPr>
          <w:p w14:paraId="06A1CE1E" w14:textId="77777777" w:rsidR="008763CE" w:rsidRPr="007A7361" w:rsidRDefault="008763CE" w:rsidP="008763CE">
            <w:pPr>
              <w:pStyle w:val="index"/>
              <w:pBdr>
                <w:bottom w:val="single" w:sz="4" w:space="1" w:color="auto"/>
              </w:pBdr>
              <w:tabs>
                <w:tab w:val="decimal" w:pos="630"/>
              </w:tabs>
              <w:spacing w:after="0" w:line="210" w:lineRule="exact"/>
              <w:ind w:left="144"/>
              <w:rPr>
                <w:rFonts w:ascii="CordiaUPC" w:hAnsi="CordiaUPC" w:cs="CordiaUPC"/>
                <w:szCs w:val="22"/>
                <w:lang w:val="en-GB"/>
              </w:rPr>
            </w:pPr>
            <w:r w:rsidRPr="007A7361">
              <w:rPr>
                <w:rFonts w:ascii="CordiaUPC" w:hAnsi="CordiaUPC" w:cs="CordiaUPC" w:hint="cs"/>
                <w:szCs w:val="22"/>
                <w:lang w:val="en-GB"/>
              </w:rPr>
              <w:t>-</w:t>
            </w:r>
          </w:p>
        </w:tc>
        <w:tc>
          <w:tcPr>
            <w:tcW w:w="810" w:type="dxa"/>
            <w:vAlign w:val="bottom"/>
          </w:tcPr>
          <w:p w14:paraId="086CFB7D" w14:textId="3B68D684" w:rsidR="008763CE" w:rsidRPr="007A7361" w:rsidRDefault="00237371" w:rsidP="008763CE">
            <w:pPr>
              <w:pStyle w:val="index"/>
              <w:pBdr>
                <w:bottom w:val="single" w:sz="4" w:space="1" w:color="auto"/>
              </w:pBdr>
              <w:tabs>
                <w:tab w:val="decimal" w:pos="697"/>
              </w:tabs>
              <w:spacing w:after="0" w:line="210" w:lineRule="exact"/>
              <w:ind w:left="171" w:right="41"/>
              <w:rPr>
                <w:rFonts w:ascii="CordiaUPC" w:hAnsi="CordiaUPC" w:cs="CordiaUPC"/>
                <w:szCs w:val="22"/>
                <w:lang w:val="en-GB" w:bidi="th-TH"/>
              </w:rPr>
            </w:pPr>
            <w:r>
              <w:rPr>
                <w:rFonts w:ascii="CordiaUPC" w:hAnsi="CordiaUPC" w:cs="CordiaUPC"/>
                <w:szCs w:val="22"/>
                <w:lang w:val="en-GB" w:bidi="th-TH"/>
              </w:rPr>
              <w:t>-</w:t>
            </w:r>
          </w:p>
        </w:tc>
        <w:tc>
          <w:tcPr>
            <w:tcW w:w="811" w:type="dxa"/>
            <w:vAlign w:val="bottom"/>
          </w:tcPr>
          <w:p w14:paraId="57F8B2CA" w14:textId="77777777" w:rsidR="008763CE" w:rsidRPr="007A7361" w:rsidRDefault="008763CE" w:rsidP="008763CE">
            <w:pPr>
              <w:pStyle w:val="index"/>
              <w:pBdr>
                <w:bottom w:val="single" w:sz="4" w:space="1" w:color="auto"/>
              </w:pBdr>
              <w:tabs>
                <w:tab w:val="decimal" w:pos="663"/>
              </w:tabs>
              <w:spacing w:after="0" w:line="210" w:lineRule="exact"/>
              <w:ind w:left="144"/>
              <w:rPr>
                <w:rFonts w:ascii="CordiaUPC" w:hAnsi="CordiaUPC" w:cs="CordiaUPC"/>
                <w:szCs w:val="22"/>
                <w:lang w:val="en-GB" w:bidi="th-TH"/>
              </w:rPr>
            </w:pPr>
            <w:r w:rsidRPr="007A7361">
              <w:rPr>
                <w:rFonts w:ascii="CordiaUPC" w:hAnsi="CordiaUPC" w:cs="CordiaUPC" w:hint="cs"/>
                <w:szCs w:val="22"/>
                <w:lang w:val="en-GB" w:bidi="th-TH"/>
              </w:rPr>
              <w:t>-</w:t>
            </w:r>
          </w:p>
        </w:tc>
      </w:tr>
      <w:tr w:rsidR="008763CE" w:rsidRPr="005C619D" w14:paraId="160657C4" w14:textId="77777777" w:rsidTr="00BD20F4">
        <w:tc>
          <w:tcPr>
            <w:tcW w:w="1674" w:type="dxa"/>
            <w:shd w:val="clear" w:color="auto" w:fill="auto"/>
          </w:tcPr>
          <w:p w14:paraId="5EB38299" w14:textId="77777777" w:rsidR="008763CE" w:rsidRPr="007A7361" w:rsidRDefault="008763CE" w:rsidP="008763CE">
            <w:pPr>
              <w:pStyle w:val="index"/>
              <w:spacing w:after="0" w:line="210" w:lineRule="exact"/>
              <w:rPr>
                <w:rFonts w:ascii="CordiaUPC" w:hAnsi="CordiaUPC" w:cs="CordiaUPC"/>
                <w:b/>
                <w:bCs/>
                <w:szCs w:val="22"/>
                <w:lang w:val="en-GB"/>
              </w:rPr>
            </w:pPr>
          </w:p>
        </w:tc>
        <w:tc>
          <w:tcPr>
            <w:tcW w:w="1386" w:type="dxa"/>
            <w:shd w:val="clear" w:color="auto" w:fill="auto"/>
            <w:vAlign w:val="bottom"/>
          </w:tcPr>
          <w:p w14:paraId="27A6119B" w14:textId="77777777" w:rsidR="008763CE" w:rsidRPr="007A7361" w:rsidRDefault="008763CE" w:rsidP="008763CE">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28FE41F9" w14:textId="77777777" w:rsidR="008763CE" w:rsidRPr="007A7361" w:rsidRDefault="008763CE" w:rsidP="008763CE">
            <w:pPr>
              <w:pStyle w:val="index"/>
              <w:tabs>
                <w:tab w:val="left" w:pos="726"/>
              </w:tabs>
              <w:spacing w:after="0" w:line="210" w:lineRule="exact"/>
              <w:jc w:val="center"/>
              <w:rPr>
                <w:rFonts w:ascii="CordiaUPC" w:hAnsi="CordiaUPC" w:cs="CordiaUPC"/>
                <w:szCs w:val="22"/>
                <w:lang w:val="en-GB"/>
              </w:rPr>
            </w:pPr>
          </w:p>
        </w:tc>
        <w:tc>
          <w:tcPr>
            <w:tcW w:w="666" w:type="dxa"/>
            <w:shd w:val="clear" w:color="auto" w:fill="auto"/>
            <w:vAlign w:val="bottom"/>
          </w:tcPr>
          <w:p w14:paraId="3D35BF0E" w14:textId="77777777" w:rsidR="008763CE" w:rsidRPr="007A7361" w:rsidRDefault="008763CE" w:rsidP="008763CE">
            <w:pPr>
              <w:pStyle w:val="index"/>
              <w:spacing w:after="0" w:line="210" w:lineRule="exact"/>
              <w:jc w:val="center"/>
              <w:rPr>
                <w:rFonts w:ascii="CordiaUPC" w:hAnsi="CordiaUPC" w:cs="CordiaUPC"/>
                <w:szCs w:val="22"/>
                <w:lang w:val="en-GB"/>
              </w:rPr>
            </w:pPr>
          </w:p>
        </w:tc>
        <w:tc>
          <w:tcPr>
            <w:tcW w:w="612" w:type="dxa"/>
            <w:shd w:val="clear" w:color="auto" w:fill="auto"/>
          </w:tcPr>
          <w:p w14:paraId="51EF4E82" w14:textId="77777777" w:rsidR="008763CE" w:rsidRPr="007A7361" w:rsidRDefault="008763CE" w:rsidP="008763CE">
            <w:pPr>
              <w:pStyle w:val="index"/>
              <w:spacing w:after="0" w:line="210" w:lineRule="exact"/>
              <w:rPr>
                <w:rFonts w:ascii="CordiaUPC" w:hAnsi="CordiaUPC" w:cs="CordiaUPC"/>
                <w:szCs w:val="22"/>
                <w:lang w:val="en-GB"/>
              </w:rPr>
            </w:pPr>
          </w:p>
        </w:tc>
        <w:tc>
          <w:tcPr>
            <w:tcW w:w="679" w:type="dxa"/>
            <w:shd w:val="clear" w:color="auto" w:fill="auto"/>
            <w:vAlign w:val="bottom"/>
          </w:tcPr>
          <w:p w14:paraId="64A3A392" w14:textId="77777777" w:rsidR="008763CE" w:rsidRPr="007A7361" w:rsidRDefault="008763CE" w:rsidP="008763CE">
            <w:pPr>
              <w:pStyle w:val="index"/>
              <w:tabs>
                <w:tab w:val="decimal" w:pos="621"/>
              </w:tabs>
              <w:spacing w:after="0" w:line="210" w:lineRule="exact"/>
              <w:rPr>
                <w:rFonts w:ascii="CordiaUPC" w:hAnsi="CordiaUPC" w:cs="CordiaUPC"/>
                <w:szCs w:val="22"/>
                <w:lang w:val="en-GB"/>
              </w:rPr>
            </w:pPr>
          </w:p>
        </w:tc>
        <w:tc>
          <w:tcPr>
            <w:tcW w:w="648" w:type="dxa"/>
          </w:tcPr>
          <w:p w14:paraId="74C709C7" w14:textId="77777777" w:rsidR="008763CE" w:rsidRPr="008675A2" w:rsidRDefault="008763CE" w:rsidP="008763CE">
            <w:pPr>
              <w:pStyle w:val="index"/>
              <w:tabs>
                <w:tab w:val="decimal" w:pos="432"/>
                <w:tab w:val="decimal" w:pos="566"/>
              </w:tabs>
              <w:spacing w:after="0" w:line="210" w:lineRule="exact"/>
              <w:ind w:left="-14"/>
              <w:rPr>
                <w:rFonts w:ascii="CordiaUPC" w:hAnsi="CordiaUPC" w:cs="CordiaUPC"/>
                <w:szCs w:val="22"/>
                <w:lang w:val="en-GB"/>
              </w:rPr>
            </w:pPr>
          </w:p>
        </w:tc>
        <w:tc>
          <w:tcPr>
            <w:tcW w:w="657" w:type="dxa"/>
          </w:tcPr>
          <w:p w14:paraId="12CF0D29" w14:textId="77777777" w:rsidR="008763CE" w:rsidRPr="008675A2" w:rsidRDefault="008763CE" w:rsidP="008763CE">
            <w:pPr>
              <w:pStyle w:val="index"/>
              <w:tabs>
                <w:tab w:val="decimal" w:pos="432"/>
              </w:tabs>
              <w:spacing w:after="0" w:line="210" w:lineRule="exact"/>
              <w:ind w:left="-14"/>
              <w:rPr>
                <w:rFonts w:ascii="CordiaUPC" w:hAnsi="CordiaUPC" w:cs="CordiaUPC"/>
                <w:szCs w:val="22"/>
                <w:lang w:val="en-GB"/>
              </w:rPr>
            </w:pPr>
          </w:p>
        </w:tc>
        <w:tc>
          <w:tcPr>
            <w:tcW w:w="684" w:type="dxa"/>
          </w:tcPr>
          <w:p w14:paraId="2C3886BB" w14:textId="77777777" w:rsidR="008763CE" w:rsidRPr="007A7361" w:rsidRDefault="008763CE" w:rsidP="008763CE">
            <w:pPr>
              <w:pStyle w:val="index"/>
              <w:tabs>
                <w:tab w:val="decimal" w:pos="432"/>
              </w:tabs>
              <w:spacing w:after="0" w:line="210" w:lineRule="exact"/>
              <w:ind w:left="-14"/>
              <w:rPr>
                <w:rFonts w:ascii="CordiaUPC" w:hAnsi="CordiaUPC" w:cs="CordiaUPC"/>
                <w:szCs w:val="22"/>
                <w:lang w:val="en-GB"/>
              </w:rPr>
            </w:pPr>
          </w:p>
        </w:tc>
        <w:tc>
          <w:tcPr>
            <w:tcW w:w="630" w:type="dxa"/>
          </w:tcPr>
          <w:p w14:paraId="0F958D8D" w14:textId="77777777" w:rsidR="008763CE" w:rsidRPr="007A7361" w:rsidRDefault="008763CE" w:rsidP="008763CE">
            <w:pPr>
              <w:pStyle w:val="index"/>
              <w:tabs>
                <w:tab w:val="decimal" w:pos="432"/>
              </w:tabs>
              <w:spacing w:after="0" w:line="210" w:lineRule="exact"/>
              <w:ind w:left="-14"/>
              <w:rPr>
                <w:rFonts w:ascii="CordiaUPC" w:hAnsi="CordiaUPC" w:cs="CordiaUPC"/>
                <w:szCs w:val="22"/>
                <w:lang w:val="en-GB"/>
              </w:rPr>
            </w:pPr>
          </w:p>
        </w:tc>
        <w:tc>
          <w:tcPr>
            <w:tcW w:w="630" w:type="dxa"/>
          </w:tcPr>
          <w:p w14:paraId="776416FD" w14:textId="77777777" w:rsidR="008763CE" w:rsidRPr="007A7361" w:rsidRDefault="008763CE" w:rsidP="008763CE">
            <w:pPr>
              <w:pStyle w:val="index"/>
              <w:tabs>
                <w:tab w:val="decimal" w:pos="432"/>
              </w:tabs>
              <w:spacing w:after="0" w:line="210" w:lineRule="exact"/>
              <w:ind w:left="-14"/>
              <w:rPr>
                <w:rFonts w:ascii="CordiaUPC" w:hAnsi="CordiaUPC" w:cs="CordiaUPC"/>
                <w:szCs w:val="22"/>
                <w:lang w:val="en-GB"/>
              </w:rPr>
            </w:pPr>
          </w:p>
        </w:tc>
        <w:tc>
          <w:tcPr>
            <w:tcW w:w="666" w:type="dxa"/>
          </w:tcPr>
          <w:p w14:paraId="55D2CDA9" w14:textId="77777777" w:rsidR="008763CE" w:rsidRPr="007A7361" w:rsidRDefault="008763CE" w:rsidP="008763CE">
            <w:pPr>
              <w:pStyle w:val="index"/>
              <w:tabs>
                <w:tab w:val="decimal" w:pos="432"/>
              </w:tabs>
              <w:spacing w:after="0" w:line="210" w:lineRule="exact"/>
              <w:ind w:left="-14"/>
              <w:rPr>
                <w:rFonts w:ascii="CordiaUPC" w:hAnsi="CordiaUPC" w:cs="CordiaUPC"/>
                <w:szCs w:val="22"/>
                <w:lang w:val="en-GB"/>
              </w:rPr>
            </w:pPr>
          </w:p>
        </w:tc>
        <w:tc>
          <w:tcPr>
            <w:tcW w:w="626" w:type="dxa"/>
            <w:shd w:val="clear" w:color="auto" w:fill="auto"/>
            <w:vAlign w:val="bottom"/>
          </w:tcPr>
          <w:p w14:paraId="1328C003"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75" w:type="dxa"/>
            <w:shd w:val="clear" w:color="auto" w:fill="auto"/>
            <w:vAlign w:val="bottom"/>
          </w:tcPr>
          <w:p w14:paraId="1D5AF0FC"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557" w:type="dxa"/>
            <w:shd w:val="clear" w:color="auto" w:fill="auto"/>
            <w:vAlign w:val="bottom"/>
          </w:tcPr>
          <w:p w14:paraId="44DBA85F" w14:textId="77777777" w:rsidR="008763CE" w:rsidRPr="007A7361" w:rsidRDefault="008763CE" w:rsidP="008763CE">
            <w:pPr>
              <w:pStyle w:val="index"/>
              <w:tabs>
                <w:tab w:val="decimal" w:pos="513"/>
              </w:tabs>
              <w:spacing w:after="0" w:line="210" w:lineRule="exact"/>
              <w:ind w:left="-14"/>
              <w:rPr>
                <w:rFonts w:ascii="CordiaUPC" w:hAnsi="CordiaUPC" w:cs="CordiaUPC"/>
                <w:szCs w:val="22"/>
                <w:lang w:val="en-GB"/>
              </w:rPr>
            </w:pPr>
          </w:p>
        </w:tc>
        <w:tc>
          <w:tcPr>
            <w:tcW w:w="720" w:type="dxa"/>
            <w:shd w:val="clear" w:color="auto" w:fill="auto"/>
            <w:vAlign w:val="bottom"/>
          </w:tcPr>
          <w:p w14:paraId="39D72086"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90" w:type="dxa"/>
            <w:shd w:val="clear" w:color="auto" w:fill="auto"/>
            <w:vAlign w:val="bottom"/>
          </w:tcPr>
          <w:p w14:paraId="0D07909F" w14:textId="77777777" w:rsidR="008763CE" w:rsidRPr="007A7361" w:rsidRDefault="008763CE" w:rsidP="008763CE">
            <w:pPr>
              <w:pStyle w:val="index"/>
              <w:tabs>
                <w:tab w:val="decimal" w:pos="581"/>
              </w:tabs>
              <w:spacing w:after="0" w:line="210" w:lineRule="exact"/>
              <w:ind w:left="-14"/>
              <w:rPr>
                <w:rFonts w:ascii="CordiaUPC" w:hAnsi="CordiaUPC" w:cs="CordiaUPC"/>
                <w:szCs w:val="22"/>
                <w:lang w:val="en-GB"/>
              </w:rPr>
            </w:pPr>
          </w:p>
        </w:tc>
        <w:tc>
          <w:tcPr>
            <w:tcW w:w="540" w:type="dxa"/>
            <w:shd w:val="clear" w:color="auto" w:fill="auto"/>
            <w:vAlign w:val="bottom"/>
          </w:tcPr>
          <w:p w14:paraId="7643D25D" w14:textId="77777777" w:rsidR="008763CE" w:rsidRPr="007A7361" w:rsidRDefault="008763CE" w:rsidP="008763CE">
            <w:pPr>
              <w:pStyle w:val="index"/>
              <w:tabs>
                <w:tab w:val="decimal" w:pos="581"/>
              </w:tabs>
              <w:spacing w:after="0" w:line="210" w:lineRule="exact"/>
              <w:ind w:left="-14"/>
              <w:rPr>
                <w:rFonts w:ascii="CordiaUPC" w:hAnsi="CordiaUPC" w:cs="CordiaUPC"/>
                <w:szCs w:val="22"/>
                <w:lang w:val="en-GB"/>
              </w:rPr>
            </w:pPr>
          </w:p>
        </w:tc>
        <w:tc>
          <w:tcPr>
            <w:tcW w:w="720" w:type="dxa"/>
            <w:shd w:val="clear" w:color="auto" w:fill="auto"/>
            <w:vAlign w:val="bottom"/>
          </w:tcPr>
          <w:p w14:paraId="22EA393E"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720" w:type="dxa"/>
            <w:shd w:val="clear" w:color="auto" w:fill="auto"/>
            <w:vAlign w:val="bottom"/>
          </w:tcPr>
          <w:p w14:paraId="0EA2B1F4"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810" w:type="dxa"/>
          </w:tcPr>
          <w:p w14:paraId="12919A7C" w14:textId="77777777" w:rsidR="008763CE" w:rsidRPr="007A7361" w:rsidRDefault="008763CE" w:rsidP="008763CE">
            <w:pPr>
              <w:pStyle w:val="index"/>
              <w:spacing w:after="0" w:line="210" w:lineRule="exact"/>
              <w:ind w:left="-14"/>
              <w:rPr>
                <w:rFonts w:ascii="CordiaUPC" w:hAnsi="CordiaUPC" w:cs="CordiaUPC"/>
                <w:szCs w:val="22"/>
                <w:lang w:val="en-GB" w:bidi="th-TH"/>
              </w:rPr>
            </w:pPr>
          </w:p>
        </w:tc>
        <w:tc>
          <w:tcPr>
            <w:tcW w:w="811" w:type="dxa"/>
          </w:tcPr>
          <w:p w14:paraId="76E04D67" w14:textId="77777777" w:rsidR="008763CE" w:rsidRPr="007A7361" w:rsidRDefault="008763CE" w:rsidP="008763CE">
            <w:pPr>
              <w:pStyle w:val="index"/>
              <w:tabs>
                <w:tab w:val="decimal" w:pos="663"/>
              </w:tabs>
              <w:spacing w:after="0" w:line="210" w:lineRule="exact"/>
              <w:ind w:left="-14"/>
              <w:rPr>
                <w:rFonts w:ascii="CordiaUPC" w:hAnsi="CordiaUPC" w:cs="CordiaUPC"/>
                <w:szCs w:val="22"/>
                <w:lang w:val="en-GB"/>
              </w:rPr>
            </w:pPr>
          </w:p>
        </w:tc>
      </w:tr>
      <w:tr w:rsidR="008763CE" w:rsidRPr="005C619D" w14:paraId="16FFB2E3" w14:textId="77777777" w:rsidTr="00BD20F4">
        <w:tc>
          <w:tcPr>
            <w:tcW w:w="1674" w:type="dxa"/>
            <w:shd w:val="clear" w:color="auto" w:fill="auto"/>
          </w:tcPr>
          <w:p w14:paraId="0C61AAAF" w14:textId="77777777" w:rsidR="008763CE" w:rsidRPr="007A7361" w:rsidRDefault="008763CE" w:rsidP="008763CE">
            <w:pPr>
              <w:pStyle w:val="index"/>
              <w:spacing w:after="0" w:line="210" w:lineRule="exact"/>
              <w:rPr>
                <w:rFonts w:ascii="CordiaUPC" w:hAnsi="CordiaUPC" w:cs="CordiaUPC"/>
                <w:b/>
                <w:bCs/>
                <w:szCs w:val="22"/>
                <w:lang w:val="en-GB"/>
              </w:rPr>
            </w:pPr>
            <w:r w:rsidRPr="007A7361">
              <w:rPr>
                <w:rFonts w:ascii="CordiaUPC" w:hAnsi="CordiaUPC" w:cs="CordiaUPC" w:hint="cs"/>
                <w:b/>
                <w:bCs/>
                <w:szCs w:val="22"/>
                <w:lang w:val="en-GB"/>
              </w:rPr>
              <w:t>Total</w:t>
            </w:r>
          </w:p>
        </w:tc>
        <w:tc>
          <w:tcPr>
            <w:tcW w:w="1386" w:type="dxa"/>
            <w:shd w:val="clear" w:color="auto" w:fill="auto"/>
            <w:vAlign w:val="bottom"/>
          </w:tcPr>
          <w:p w14:paraId="19DDC30F" w14:textId="77777777" w:rsidR="008763CE" w:rsidRPr="007A7361" w:rsidRDefault="008763CE" w:rsidP="008763CE">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6B90D4DD" w14:textId="77777777" w:rsidR="008763CE" w:rsidRPr="007A7361" w:rsidRDefault="008763CE" w:rsidP="008763CE">
            <w:pPr>
              <w:pStyle w:val="index"/>
              <w:tabs>
                <w:tab w:val="left" w:pos="726"/>
              </w:tabs>
              <w:spacing w:after="0" w:line="210" w:lineRule="exact"/>
              <w:jc w:val="center"/>
              <w:rPr>
                <w:rFonts w:ascii="CordiaUPC" w:hAnsi="CordiaUPC" w:cs="CordiaUPC"/>
                <w:szCs w:val="22"/>
                <w:lang w:val="en-GB"/>
              </w:rPr>
            </w:pPr>
          </w:p>
        </w:tc>
        <w:tc>
          <w:tcPr>
            <w:tcW w:w="666" w:type="dxa"/>
            <w:shd w:val="clear" w:color="auto" w:fill="auto"/>
            <w:vAlign w:val="bottom"/>
          </w:tcPr>
          <w:p w14:paraId="2E4307E4" w14:textId="77777777" w:rsidR="008763CE" w:rsidRPr="007A7361" w:rsidRDefault="008763CE" w:rsidP="008763CE">
            <w:pPr>
              <w:pStyle w:val="index"/>
              <w:spacing w:after="0" w:line="210" w:lineRule="exact"/>
              <w:jc w:val="center"/>
              <w:rPr>
                <w:rFonts w:ascii="CordiaUPC" w:hAnsi="CordiaUPC" w:cs="CordiaUPC"/>
                <w:szCs w:val="22"/>
                <w:lang w:val="en-GB"/>
              </w:rPr>
            </w:pPr>
          </w:p>
        </w:tc>
        <w:tc>
          <w:tcPr>
            <w:tcW w:w="612" w:type="dxa"/>
            <w:shd w:val="clear" w:color="auto" w:fill="auto"/>
          </w:tcPr>
          <w:p w14:paraId="5C9274FE" w14:textId="77777777" w:rsidR="008763CE" w:rsidRPr="007A7361" w:rsidRDefault="008763CE" w:rsidP="008763CE">
            <w:pPr>
              <w:pStyle w:val="index"/>
              <w:spacing w:after="0" w:line="210" w:lineRule="exact"/>
              <w:rPr>
                <w:rFonts w:ascii="CordiaUPC" w:hAnsi="CordiaUPC" w:cs="CordiaUPC"/>
                <w:szCs w:val="22"/>
                <w:lang w:val="en-GB"/>
              </w:rPr>
            </w:pPr>
          </w:p>
        </w:tc>
        <w:tc>
          <w:tcPr>
            <w:tcW w:w="679" w:type="dxa"/>
            <w:shd w:val="clear" w:color="auto" w:fill="auto"/>
            <w:vAlign w:val="bottom"/>
          </w:tcPr>
          <w:p w14:paraId="799F12D4" w14:textId="77777777" w:rsidR="008763CE" w:rsidRPr="007A7361" w:rsidRDefault="008763CE" w:rsidP="008763CE">
            <w:pPr>
              <w:pStyle w:val="index"/>
              <w:tabs>
                <w:tab w:val="decimal" w:pos="621"/>
              </w:tabs>
              <w:spacing w:after="0" w:line="210" w:lineRule="exact"/>
              <w:rPr>
                <w:rFonts w:ascii="CordiaUPC" w:hAnsi="CordiaUPC" w:cs="CordiaUPC"/>
                <w:szCs w:val="22"/>
                <w:lang w:val="en-GB"/>
              </w:rPr>
            </w:pPr>
          </w:p>
        </w:tc>
        <w:tc>
          <w:tcPr>
            <w:tcW w:w="648" w:type="dxa"/>
          </w:tcPr>
          <w:p w14:paraId="66A2580F" w14:textId="47C838A0" w:rsidR="008763CE" w:rsidRPr="008675A2" w:rsidRDefault="008763CE" w:rsidP="008763CE">
            <w:pPr>
              <w:pStyle w:val="index"/>
              <w:pBdr>
                <w:bottom w:val="double" w:sz="4" w:space="1" w:color="auto"/>
              </w:pBdr>
              <w:tabs>
                <w:tab w:val="decimal" w:pos="566"/>
              </w:tabs>
              <w:spacing w:after="0" w:line="210" w:lineRule="exact"/>
              <w:ind w:left="144" w:right="-72"/>
              <w:rPr>
                <w:rFonts w:ascii="CordiaUPC" w:hAnsi="CordiaUPC" w:cs="CordiaUPC"/>
                <w:b/>
                <w:bCs/>
                <w:szCs w:val="22"/>
                <w:lang w:val="en-GB"/>
              </w:rPr>
            </w:pPr>
            <w:r>
              <w:rPr>
                <w:rFonts w:ascii="CordiaUPC" w:hAnsi="CordiaUPC" w:cs="CordiaUPC"/>
                <w:b/>
                <w:bCs/>
                <w:szCs w:val="22"/>
                <w:lang w:val="en-GB"/>
              </w:rPr>
              <w:t>8,676</w:t>
            </w:r>
          </w:p>
        </w:tc>
        <w:tc>
          <w:tcPr>
            <w:tcW w:w="657" w:type="dxa"/>
          </w:tcPr>
          <w:p w14:paraId="7D1919D4" w14:textId="1992517A" w:rsidR="008763CE" w:rsidRPr="008675A2" w:rsidRDefault="008763CE" w:rsidP="008763CE">
            <w:pPr>
              <w:pStyle w:val="index"/>
              <w:pBdr>
                <w:bottom w:val="double" w:sz="4" w:space="1" w:color="auto"/>
              </w:pBdr>
              <w:tabs>
                <w:tab w:val="decimal" w:pos="489"/>
              </w:tabs>
              <w:spacing w:after="0" w:line="210" w:lineRule="exact"/>
              <w:ind w:left="144" w:firstLine="14"/>
              <w:rPr>
                <w:rFonts w:ascii="CordiaUPC" w:hAnsi="CordiaUPC" w:cs="CordiaUPC"/>
                <w:b/>
                <w:bCs/>
                <w:szCs w:val="22"/>
                <w:lang w:val="en-GB"/>
              </w:rPr>
            </w:pPr>
            <w:r w:rsidRPr="008675A2">
              <w:rPr>
                <w:rFonts w:ascii="CordiaUPC" w:hAnsi="CordiaUPC" w:cs="CordiaUPC"/>
                <w:b/>
                <w:bCs/>
                <w:szCs w:val="22"/>
                <w:lang w:val="en-US" w:bidi="th-TH"/>
              </w:rPr>
              <w:t>8,599</w:t>
            </w:r>
          </w:p>
        </w:tc>
        <w:tc>
          <w:tcPr>
            <w:tcW w:w="684" w:type="dxa"/>
          </w:tcPr>
          <w:p w14:paraId="4700C6D0" w14:textId="1921273E" w:rsidR="008763CE" w:rsidRPr="007A7361" w:rsidRDefault="008763CE" w:rsidP="008763CE">
            <w:pPr>
              <w:pStyle w:val="index"/>
              <w:pBdr>
                <w:bottom w:val="double" w:sz="4" w:space="1" w:color="auto"/>
              </w:pBdr>
              <w:tabs>
                <w:tab w:val="decimal" w:pos="524"/>
              </w:tabs>
              <w:spacing w:after="0" w:line="210" w:lineRule="exact"/>
              <w:ind w:left="170" w:right="-304"/>
              <w:rPr>
                <w:rFonts w:ascii="CordiaUPC" w:hAnsi="CordiaUPC" w:cs="CordiaUPC"/>
                <w:b/>
                <w:bCs/>
                <w:szCs w:val="22"/>
                <w:lang w:val="en-GB"/>
              </w:rPr>
            </w:pPr>
            <w:r>
              <w:rPr>
                <w:rFonts w:ascii="CordiaUPC" w:hAnsi="CordiaUPC" w:cs="CordiaUPC"/>
                <w:b/>
                <w:bCs/>
                <w:szCs w:val="22"/>
                <w:lang w:val="en-GB"/>
              </w:rPr>
              <w:t>-</w:t>
            </w:r>
          </w:p>
        </w:tc>
        <w:tc>
          <w:tcPr>
            <w:tcW w:w="630" w:type="dxa"/>
          </w:tcPr>
          <w:p w14:paraId="03D7E984" w14:textId="77777777" w:rsidR="008763CE" w:rsidRPr="007A7361" w:rsidRDefault="008763CE" w:rsidP="008763CE">
            <w:pPr>
              <w:pStyle w:val="index"/>
              <w:pBdr>
                <w:bottom w:val="double" w:sz="4" w:space="1" w:color="auto"/>
              </w:pBdr>
              <w:tabs>
                <w:tab w:val="decimal" w:pos="522"/>
              </w:tabs>
              <w:spacing w:after="0" w:line="210" w:lineRule="exact"/>
              <w:ind w:left="144"/>
              <w:rPr>
                <w:rFonts w:ascii="CordiaUPC" w:hAnsi="CordiaUPC" w:cs="CordiaUPC"/>
                <w:b/>
                <w:bCs/>
                <w:szCs w:val="22"/>
                <w:lang w:val="en-GB"/>
              </w:rPr>
            </w:pPr>
            <w:r w:rsidRPr="007A7361">
              <w:rPr>
                <w:rFonts w:ascii="CordiaUPC" w:hAnsi="CordiaUPC" w:cs="CordiaUPC" w:hint="cs"/>
                <w:b/>
                <w:bCs/>
                <w:szCs w:val="22"/>
                <w:lang w:val="en-GB"/>
              </w:rPr>
              <w:t>-</w:t>
            </w:r>
          </w:p>
        </w:tc>
        <w:tc>
          <w:tcPr>
            <w:tcW w:w="630" w:type="dxa"/>
          </w:tcPr>
          <w:p w14:paraId="0D26192A" w14:textId="60DE7D28" w:rsidR="008763CE" w:rsidRPr="007A7361" w:rsidRDefault="008763CE" w:rsidP="008763CE">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Pr>
                <w:rFonts w:ascii="CordiaUPC" w:hAnsi="CordiaUPC" w:cs="CordiaUPC"/>
                <w:b/>
                <w:bCs/>
                <w:szCs w:val="22"/>
                <w:lang w:val="en-GB"/>
              </w:rPr>
              <w:t>8,676</w:t>
            </w:r>
          </w:p>
        </w:tc>
        <w:tc>
          <w:tcPr>
            <w:tcW w:w="666" w:type="dxa"/>
          </w:tcPr>
          <w:p w14:paraId="09A01A2E" w14:textId="2487AD26" w:rsidR="008763CE" w:rsidRPr="007A7361" w:rsidRDefault="008763CE" w:rsidP="008763CE">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Pr>
                <w:rFonts w:ascii="CordiaUPC" w:hAnsi="CordiaUPC" w:cs="CordiaUPC"/>
                <w:b/>
                <w:bCs/>
                <w:szCs w:val="22"/>
                <w:lang w:val="en-GB"/>
              </w:rPr>
              <w:t>8,599</w:t>
            </w:r>
          </w:p>
        </w:tc>
        <w:tc>
          <w:tcPr>
            <w:tcW w:w="626" w:type="dxa"/>
            <w:shd w:val="clear" w:color="auto" w:fill="auto"/>
          </w:tcPr>
          <w:p w14:paraId="5E1919D8" w14:textId="07DC8E96" w:rsidR="008763CE" w:rsidRPr="008763CE" w:rsidRDefault="008763CE" w:rsidP="008763CE">
            <w:pPr>
              <w:pStyle w:val="index"/>
              <w:pBdr>
                <w:bottom w:val="double" w:sz="4" w:space="1" w:color="auto"/>
              </w:pBdr>
              <w:tabs>
                <w:tab w:val="decimal" w:pos="540"/>
              </w:tabs>
              <w:spacing w:after="0" w:line="210" w:lineRule="exact"/>
              <w:ind w:left="-14"/>
              <w:rPr>
                <w:rFonts w:ascii="CordiaUPC" w:hAnsi="CordiaUPC" w:cs="CordiaUPC"/>
                <w:b/>
                <w:bCs/>
                <w:szCs w:val="22"/>
                <w:lang w:val="en-GB"/>
              </w:rPr>
            </w:pPr>
            <w:r w:rsidRPr="008763CE">
              <w:rPr>
                <w:rFonts w:ascii="CordiaUPC" w:hAnsi="CordiaUPC" w:cs="CordiaUPC"/>
                <w:b/>
                <w:bCs/>
                <w:szCs w:val="22"/>
                <w:lang w:val="en-GB"/>
              </w:rPr>
              <w:t>168,425</w:t>
            </w:r>
          </w:p>
        </w:tc>
        <w:tc>
          <w:tcPr>
            <w:tcW w:w="75" w:type="dxa"/>
            <w:shd w:val="clear" w:color="auto" w:fill="auto"/>
            <w:vAlign w:val="bottom"/>
          </w:tcPr>
          <w:p w14:paraId="04016A16" w14:textId="77777777" w:rsidR="008763CE" w:rsidRPr="007A7361" w:rsidRDefault="008763CE" w:rsidP="008763CE">
            <w:pPr>
              <w:pStyle w:val="index"/>
              <w:tabs>
                <w:tab w:val="decimal" w:pos="540"/>
              </w:tabs>
              <w:spacing w:after="0" w:line="210" w:lineRule="exact"/>
              <w:ind w:left="-14"/>
              <w:rPr>
                <w:rFonts w:ascii="CordiaUPC" w:hAnsi="CordiaUPC" w:cs="CordiaUPC"/>
                <w:szCs w:val="22"/>
                <w:lang w:val="en-GB"/>
              </w:rPr>
            </w:pPr>
          </w:p>
        </w:tc>
        <w:tc>
          <w:tcPr>
            <w:tcW w:w="557" w:type="dxa"/>
            <w:shd w:val="clear" w:color="auto" w:fill="auto"/>
          </w:tcPr>
          <w:p w14:paraId="454F6FB6" w14:textId="3A631569" w:rsidR="008763CE" w:rsidRPr="007A7361" w:rsidRDefault="008763CE" w:rsidP="008763CE">
            <w:pPr>
              <w:pStyle w:val="index"/>
              <w:pBdr>
                <w:bottom w:val="double" w:sz="4" w:space="1" w:color="auto"/>
              </w:pBdr>
              <w:tabs>
                <w:tab w:val="decimal" w:pos="466"/>
              </w:tabs>
              <w:spacing w:after="0" w:line="210" w:lineRule="exact"/>
              <w:rPr>
                <w:rFonts w:ascii="CordiaUPC" w:hAnsi="CordiaUPC" w:cs="CordiaUPC"/>
                <w:b/>
                <w:bCs/>
                <w:szCs w:val="22"/>
                <w:lang w:val="en-GB"/>
              </w:rPr>
            </w:pPr>
            <w:r w:rsidRPr="00C94A70">
              <w:rPr>
                <w:rFonts w:ascii="CordiaUPC" w:hAnsi="CordiaUPC" w:cs="CordiaUPC"/>
                <w:b/>
                <w:bCs/>
                <w:szCs w:val="22"/>
                <w:lang w:val="en-GB"/>
              </w:rPr>
              <w:t>168,152</w:t>
            </w:r>
          </w:p>
        </w:tc>
        <w:tc>
          <w:tcPr>
            <w:tcW w:w="720" w:type="dxa"/>
            <w:shd w:val="clear" w:color="auto" w:fill="auto"/>
          </w:tcPr>
          <w:p w14:paraId="137D68EB" w14:textId="61BECF79" w:rsidR="008763CE" w:rsidRPr="007A7361" w:rsidRDefault="008763CE" w:rsidP="008763CE">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Pr>
                <w:rFonts w:ascii="CordiaUPC" w:hAnsi="CordiaUPC" w:cs="CordiaUPC"/>
                <w:b/>
                <w:bCs/>
                <w:szCs w:val="22"/>
                <w:lang w:val="en-GB"/>
              </w:rPr>
              <w:t>(6,800)</w:t>
            </w:r>
          </w:p>
        </w:tc>
        <w:tc>
          <w:tcPr>
            <w:tcW w:w="90" w:type="dxa"/>
            <w:shd w:val="clear" w:color="auto" w:fill="auto"/>
          </w:tcPr>
          <w:p w14:paraId="4D2EC401" w14:textId="77777777" w:rsidR="008763CE" w:rsidRPr="007A7361" w:rsidRDefault="008763CE" w:rsidP="008763CE">
            <w:pPr>
              <w:pStyle w:val="index"/>
              <w:tabs>
                <w:tab w:val="decimal" w:pos="581"/>
              </w:tabs>
              <w:spacing w:after="0" w:line="210" w:lineRule="exact"/>
              <w:rPr>
                <w:rFonts w:ascii="CordiaUPC" w:hAnsi="CordiaUPC" w:cs="CordiaUPC"/>
                <w:b/>
                <w:bCs/>
                <w:szCs w:val="22"/>
                <w:lang w:val="en-GB"/>
              </w:rPr>
            </w:pPr>
          </w:p>
        </w:tc>
        <w:tc>
          <w:tcPr>
            <w:tcW w:w="540" w:type="dxa"/>
            <w:shd w:val="clear" w:color="auto" w:fill="auto"/>
          </w:tcPr>
          <w:p w14:paraId="162242E4" w14:textId="11C03DCC" w:rsidR="008763CE" w:rsidRPr="007A7361" w:rsidRDefault="008763CE" w:rsidP="008763CE">
            <w:pPr>
              <w:pStyle w:val="index"/>
              <w:pBdr>
                <w:bottom w:val="double" w:sz="4" w:space="1" w:color="auto"/>
              </w:pBdr>
              <w:tabs>
                <w:tab w:val="decimal" w:pos="414"/>
              </w:tabs>
              <w:spacing w:after="0" w:line="210" w:lineRule="exact"/>
              <w:ind w:left="-14"/>
              <w:rPr>
                <w:rFonts w:ascii="CordiaUPC" w:hAnsi="CordiaUPC" w:cs="CordiaUPC"/>
                <w:b/>
                <w:bCs/>
                <w:szCs w:val="22"/>
                <w:lang w:val="en-GB"/>
              </w:rPr>
            </w:pPr>
            <w:r>
              <w:rPr>
                <w:rFonts w:ascii="CordiaUPC" w:hAnsi="CordiaUPC" w:cs="CordiaUPC"/>
                <w:b/>
                <w:bCs/>
                <w:szCs w:val="22"/>
                <w:lang w:val="en-GB"/>
              </w:rPr>
              <w:t>(9,300)</w:t>
            </w:r>
          </w:p>
        </w:tc>
        <w:tc>
          <w:tcPr>
            <w:tcW w:w="720" w:type="dxa"/>
            <w:shd w:val="clear" w:color="auto" w:fill="auto"/>
          </w:tcPr>
          <w:p w14:paraId="3B6CE737" w14:textId="03A765A8" w:rsidR="008763CE" w:rsidRPr="007A7361" w:rsidRDefault="00237371" w:rsidP="008763CE">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Pr>
                <w:rFonts w:ascii="CordiaUPC" w:hAnsi="CordiaUPC" w:cs="CordiaUPC"/>
                <w:b/>
                <w:bCs/>
                <w:szCs w:val="22"/>
                <w:lang w:val="en-GB"/>
              </w:rPr>
              <w:t>161,625</w:t>
            </w:r>
          </w:p>
        </w:tc>
        <w:tc>
          <w:tcPr>
            <w:tcW w:w="720" w:type="dxa"/>
            <w:shd w:val="clear" w:color="auto" w:fill="auto"/>
          </w:tcPr>
          <w:p w14:paraId="5BEF0045" w14:textId="066588C3" w:rsidR="008763CE" w:rsidRPr="007A7361" w:rsidRDefault="008763CE" w:rsidP="008763CE">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Pr>
                <w:rFonts w:ascii="CordiaUPC" w:hAnsi="CordiaUPC" w:cs="CordiaUPC"/>
                <w:b/>
                <w:bCs/>
                <w:szCs w:val="22"/>
                <w:lang w:val="en-GB"/>
              </w:rPr>
              <w:t>158,852</w:t>
            </w:r>
          </w:p>
        </w:tc>
        <w:tc>
          <w:tcPr>
            <w:tcW w:w="810" w:type="dxa"/>
          </w:tcPr>
          <w:p w14:paraId="7AEA485B" w14:textId="00963ED0" w:rsidR="008763CE" w:rsidRPr="007A7361" w:rsidRDefault="00237371" w:rsidP="008763CE">
            <w:pPr>
              <w:pStyle w:val="index"/>
              <w:pBdr>
                <w:bottom w:val="double" w:sz="4" w:space="1" w:color="auto"/>
              </w:pBdr>
              <w:tabs>
                <w:tab w:val="decimal" w:pos="572"/>
              </w:tabs>
              <w:spacing w:after="0" w:line="210" w:lineRule="exact"/>
              <w:ind w:left="144" w:right="-72"/>
              <w:jc w:val="center"/>
              <w:rPr>
                <w:rFonts w:ascii="CordiaUPC" w:hAnsi="CordiaUPC" w:cs="CordiaUPC"/>
                <w:b/>
                <w:bCs/>
                <w:szCs w:val="22"/>
                <w:lang w:val="en-GB"/>
              </w:rPr>
            </w:pPr>
            <w:r>
              <w:rPr>
                <w:rFonts w:ascii="CordiaUPC" w:hAnsi="CordiaUPC" w:cs="CordiaUPC"/>
                <w:b/>
                <w:bCs/>
                <w:szCs w:val="22"/>
                <w:lang w:val="en-GB"/>
              </w:rPr>
              <w:t>81</w:t>
            </w:r>
          </w:p>
        </w:tc>
        <w:tc>
          <w:tcPr>
            <w:tcW w:w="811" w:type="dxa"/>
          </w:tcPr>
          <w:p w14:paraId="08E6BD7A" w14:textId="7943F9A9" w:rsidR="008763CE" w:rsidRPr="007A7361" w:rsidRDefault="008763CE" w:rsidP="008763CE">
            <w:pPr>
              <w:pStyle w:val="index"/>
              <w:pBdr>
                <w:bottom w:val="double" w:sz="4" w:space="1" w:color="auto"/>
              </w:pBdr>
              <w:tabs>
                <w:tab w:val="decimal" w:pos="669"/>
              </w:tabs>
              <w:spacing w:after="0" w:line="210" w:lineRule="exact"/>
              <w:ind w:left="144" w:right="-72" w:firstLine="4"/>
              <w:rPr>
                <w:rFonts w:ascii="CordiaUPC" w:hAnsi="CordiaUPC" w:cs="CordiaUPC"/>
                <w:b/>
                <w:bCs/>
                <w:szCs w:val="22"/>
                <w:lang w:val="en-GB"/>
              </w:rPr>
            </w:pPr>
            <w:r>
              <w:rPr>
                <w:rFonts w:ascii="CordiaUPC" w:hAnsi="CordiaUPC" w:cs="CordiaUPC"/>
                <w:b/>
                <w:bCs/>
                <w:szCs w:val="22"/>
                <w:lang w:val="en-GB"/>
              </w:rPr>
              <w:t>20,573</w:t>
            </w:r>
          </w:p>
        </w:tc>
      </w:tr>
    </w:tbl>
    <w:p w14:paraId="6A7E5F77" w14:textId="77777777" w:rsidR="00B5493C" w:rsidRPr="005C619D" w:rsidRDefault="00B5493C" w:rsidP="00960866">
      <w:pPr>
        <w:pStyle w:val="index"/>
        <w:spacing w:after="0" w:line="160" w:lineRule="exact"/>
        <w:jc w:val="both"/>
        <w:rPr>
          <w:rFonts w:cs="Times New Roman"/>
          <w:b/>
          <w:bCs/>
          <w:sz w:val="24"/>
          <w:szCs w:val="24"/>
          <w:lang w:bidi="th-TH"/>
        </w:rPr>
      </w:pPr>
      <w:r w:rsidRPr="005C619D">
        <w:rPr>
          <w:rFonts w:cs="Times New Roman"/>
          <w:b/>
          <w:bCs/>
          <w:sz w:val="24"/>
          <w:szCs w:val="24"/>
          <w:lang w:bidi="th-TH"/>
        </w:rPr>
        <w:tab/>
      </w:r>
    </w:p>
    <w:p w14:paraId="1E45DB1A" w14:textId="6AD3D5D4" w:rsidR="00304866" w:rsidRDefault="00484E62" w:rsidP="006844CD">
      <w:pPr>
        <w:pStyle w:val="index"/>
        <w:spacing w:after="0" w:line="220" w:lineRule="exact"/>
        <w:ind w:left="360" w:hanging="360"/>
        <w:rPr>
          <w:rFonts w:ascii="CordiaUPC" w:hAnsi="CordiaUPC" w:cs="CordiaUPC"/>
          <w:sz w:val="18"/>
          <w:szCs w:val="18"/>
          <w:lang w:val="en-GB"/>
        </w:rPr>
      </w:pPr>
      <w:r w:rsidRPr="00230A40">
        <w:rPr>
          <w:rFonts w:ascii="CordiaUPC" w:hAnsi="CordiaUPC" w:cs="CordiaUPC" w:hint="cs"/>
          <w:sz w:val="26"/>
          <w:szCs w:val="26"/>
          <w:lang w:val="en-GB"/>
        </w:rPr>
        <w:t>*</w:t>
      </w:r>
      <w:r w:rsidR="00960866" w:rsidRPr="001B447D">
        <w:rPr>
          <w:rFonts w:ascii="CordiaUPC" w:hAnsi="CordiaUPC" w:cs="CordiaUPC" w:hint="cs"/>
          <w:sz w:val="18"/>
          <w:szCs w:val="18"/>
          <w:lang w:val="en-GB"/>
        </w:rPr>
        <w:tab/>
      </w:r>
      <w:r w:rsidRPr="001B447D">
        <w:rPr>
          <w:rFonts w:ascii="CordiaUPC" w:hAnsi="CordiaUPC" w:cs="CordiaUPC" w:hint="cs"/>
          <w:sz w:val="18"/>
          <w:szCs w:val="18"/>
          <w:lang w:val="en-GB"/>
        </w:rPr>
        <w:t xml:space="preserve">The remaining investment in TMB Asset Management Co., Ltd. </w:t>
      </w:r>
      <w:r w:rsidR="00BC2487" w:rsidRPr="001B447D">
        <w:rPr>
          <w:rFonts w:ascii="CordiaUPC" w:hAnsi="CordiaUPC" w:cs="CordiaUPC" w:hint="cs"/>
          <w:sz w:val="18"/>
          <w:szCs w:val="18"/>
          <w:lang w:val="en-GB"/>
        </w:rPr>
        <w:t>a</w:t>
      </w:r>
      <w:r w:rsidR="00960866" w:rsidRPr="001B447D">
        <w:rPr>
          <w:rFonts w:ascii="CordiaUPC" w:hAnsi="CordiaUPC" w:cs="CordiaUPC" w:hint="cs"/>
          <w:sz w:val="18"/>
          <w:szCs w:val="18"/>
          <w:lang w:val="en-GB"/>
        </w:rPr>
        <w:t xml:space="preserve">nd </w:t>
      </w:r>
      <w:proofErr w:type="spellStart"/>
      <w:r w:rsidR="00960866" w:rsidRPr="001B447D">
        <w:rPr>
          <w:rFonts w:ascii="CordiaUPC" w:hAnsi="CordiaUPC" w:cs="CordiaUPC" w:hint="cs"/>
          <w:sz w:val="18"/>
          <w:szCs w:val="18"/>
          <w:lang w:val="en-GB"/>
        </w:rPr>
        <w:t>Thanachart</w:t>
      </w:r>
      <w:proofErr w:type="spellEnd"/>
      <w:r w:rsidR="00960866" w:rsidRPr="001B447D">
        <w:rPr>
          <w:rFonts w:ascii="CordiaUPC" w:hAnsi="CordiaUPC" w:cs="CordiaUPC" w:hint="cs"/>
          <w:sz w:val="18"/>
          <w:szCs w:val="18"/>
          <w:lang w:val="en-GB"/>
        </w:rPr>
        <w:t xml:space="preserve"> Fund Management Co., Ltd. </w:t>
      </w:r>
      <w:r w:rsidR="00BC2487" w:rsidRPr="001B447D">
        <w:rPr>
          <w:rFonts w:ascii="CordiaUPC" w:hAnsi="CordiaUPC" w:cs="CordiaUPC" w:hint="cs"/>
          <w:sz w:val="18"/>
          <w:szCs w:val="18"/>
          <w:lang w:val="en-GB"/>
        </w:rPr>
        <w:t>a</w:t>
      </w:r>
      <w:r w:rsidR="00960866" w:rsidRPr="001B447D">
        <w:rPr>
          <w:rFonts w:ascii="CordiaUPC" w:hAnsi="CordiaUPC" w:cs="CordiaUPC" w:hint="cs"/>
          <w:sz w:val="18"/>
          <w:szCs w:val="18"/>
          <w:lang w:val="en-GB"/>
        </w:rPr>
        <w:t xml:space="preserve">re </w:t>
      </w:r>
      <w:r w:rsidRPr="001B447D">
        <w:rPr>
          <w:rFonts w:ascii="CordiaUPC" w:hAnsi="CordiaUPC" w:cs="CordiaUPC" w:hint="cs"/>
          <w:sz w:val="18"/>
          <w:szCs w:val="18"/>
          <w:lang w:val="en-GB"/>
        </w:rPr>
        <w:t>subject to call and put options in the future.</w:t>
      </w:r>
    </w:p>
    <w:p w14:paraId="7596CA4C" w14:textId="70279199" w:rsidR="006844CD" w:rsidRPr="001B447D" w:rsidRDefault="006844CD" w:rsidP="006844CD">
      <w:pPr>
        <w:pStyle w:val="index"/>
        <w:spacing w:after="0" w:line="220" w:lineRule="exact"/>
        <w:ind w:left="360" w:hanging="360"/>
        <w:rPr>
          <w:rFonts w:ascii="CordiaUPC" w:hAnsi="CordiaUPC" w:cs="CordiaUPC"/>
          <w:sz w:val="18"/>
          <w:szCs w:val="18"/>
          <w:lang w:val="en-GB"/>
        </w:rPr>
      </w:pPr>
      <w:r w:rsidRPr="00230A40">
        <w:rPr>
          <w:rFonts w:ascii="CordiaUPC" w:hAnsi="CordiaUPC" w:cs="CordiaUPC" w:hint="cs"/>
          <w:sz w:val="26"/>
          <w:szCs w:val="26"/>
          <w:lang w:val="en-GB"/>
        </w:rPr>
        <w:t>*</w:t>
      </w:r>
      <w:r>
        <w:rPr>
          <w:rFonts w:ascii="CordiaUPC" w:hAnsi="CordiaUPC" w:cs="CordiaUPC"/>
          <w:sz w:val="26"/>
          <w:szCs w:val="26"/>
          <w:lang w:val="en-US" w:bidi="th-TH"/>
        </w:rPr>
        <w:t>*</w:t>
      </w:r>
      <w:r w:rsidRPr="001B447D">
        <w:rPr>
          <w:rFonts w:ascii="CordiaUPC" w:hAnsi="CordiaUPC" w:cs="CordiaUPC" w:hint="cs"/>
          <w:sz w:val="18"/>
          <w:szCs w:val="18"/>
          <w:lang w:val="en-GB"/>
        </w:rPr>
        <w:tab/>
        <w:t xml:space="preserve">The </w:t>
      </w:r>
      <w:r>
        <w:rPr>
          <w:rFonts w:ascii="CordiaUPC" w:hAnsi="CordiaUPC" w:cs="CordiaUPC"/>
          <w:sz w:val="18"/>
          <w:szCs w:val="18"/>
          <w:lang w:val="en-GB"/>
        </w:rPr>
        <w:t>Bank reversed impairment of investment in subsidiary by Baht 2,500 million based on the adjusted net book value at entire business transfer date which was presented in other operating income.</w:t>
      </w:r>
    </w:p>
    <w:p w14:paraId="34DBAEF6" w14:textId="77777777" w:rsidR="006844CD" w:rsidRDefault="006844CD" w:rsidP="006844CD">
      <w:pPr>
        <w:pStyle w:val="index"/>
        <w:tabs>
          <w:tab w:val="left" w:pos="540"/>
          <w:tab w:val="decimal" w:pos="581"/>
        </w:tabs>
        <w:spacing w:after="0" w:line="220" w:lineRule="exact"/>
        <w:rPr>
          <w:rFonts w:ascii="CordiaUPC" w:hAnsi="CordiaUPC" w:cs="CordiaUPC"/>
          <w:sz w:val="18"/>
          <w:szCs w:val="18"/>
          <w:lang w:val="en-GB"/>
        </w:rPr>
      </w:pPr>
    </w:p>
    <w:p w14:paraId="586A0B63" w14:textId="08938444" w:rsidR="006844CD" w:rsidRPr="00304866" w:rsidRDefault="006844CD" w:rsidP="008763CE">
      <w:pPr>
        <w:pStyle w:val="index"/>
        <w:tabs>
          <w:tab w:val="left" w:pos="540"/>
          <w:tab w:val="decimal" w:pos="581"/>
        </w:tabs>
        <w:spacing w:after="0" w:line="220" w:lineRule="exact"/>
        <w:rPr>
          <w:rFonts w:ascii="CordiaUPC" w:hAnsi="CordiaUPC" w:cs="CordiaUPC"/>
          <w:sz w:val="18"/>
          <w:szCs w:val="18"/>
          <w:lang w:val="en-GB"/>
        </w:rPr>
        <w:sectPr w:rsidR="006844CD" w:rsidRPr="00304866" w:rsidSect="00A87B8D">
          <w:pgSz w:w="16840" w:h="11907" w:orient="landscape"/>
          <w:pgMar w:top="691" w:right="1152" w:bottom="576" w:left="1152" w:header="720" w:footer="720" w:gutter="0"/>
          <w:cols w:space="720"/>
          <w:docGrid w:linePitch="299"/>
        </w:sectPr>
      </w:pPr>
    </w:p>
    <w:p w14:paraId="14243B85" w14:textId="57375BA4" w:rsidR="00CF49E4" w:rsidRDefault="00E849CA" w:rsidP="00484E62">
      <w:pPr>
        <w:autoSpaceDE w:val="0"/>
        <w:autoSpaceDN w:val="0"/>
        <w:spacing w:line="240" w:lineRule="auto"/>
        <w:rPr>
          <w:rFonts w:ascii="CordiaUPC" w:hAnsi="CordiaUPC" w:cs="CordiaUPC"/>
          <w:b/>
          <w:bCs/>
          <w:sz w:val="26"/>
          <w:szCs w:val="26"/>
          <w:lang w:bidi="th-TH"/>
        </w:rPr>
      </w:pPr>
      <w:r w:rsidRPr="007A7361">
        <w:rPr>
          <w:rFonts w:ascii="CordiaUPC" w:hAnsi="CordiaUPC" w:cs="CordiaUPC" w:hint="cs"/>
          <w:b/>
          <w:bCs/>
          <w:sz w:val="26"/>
          <w:szCs w:val="26"/>
          <w:lang w:bidi="th-TH"/>
        </w:rPr>
        <w:t>1</w:t>
      </w:r>
      <w:r w:rsidR="007470AF">
        <w:rPr>
          <w:rFonts w:ascii="CordiaUPC" w:hAnsi="CordiaUPC" w:cs="CordiaUPC"/>
          <w:b/>
          <w:bCs/>
          <w:sz w:val="26"/>
          <w:szCs w:val="26"/>
          <w:lang w:bidi="th-TH"/>
        </w:rPr>
        <w:t>3</w:t>
      </w:r>
      <w:r w:rsidR="00CF49E4" w:rsidRPr="007A7361">
        <w:rPr>
          <w:rFonts w:ascii="CordiaUPC" w:hAnsi="CordiaUPC" w:cs="CordiaUPC" w:hint="cs"/>
          <w:b/>
          <w:bCs/>
          <w:sz w:val="26"/>
          <w:szCs w:val="26"/>
          <w:lang w:bidi="th-TH"/>
        </w:rPr>
        <w:t xml:space="preserve">.2 </w:t>
      </w:r>
      <w:r w:rsidR="00CF49E4" w:rsidRPr="007A7361">
        <w:rPr>
          <w:rFonts w:ascii="CordiaUPC" w:hAnsi="CordiaUPC" w:cs="CordiaUPC" w:hint="cs"/>
          <w:b/>
          <w:bCs/>
          <w:sz w:val="26"/>
          <w:szCs w:val="26"/>
          <w:lang w:bidi="th-TH"/>
        </w:rPr>
        <w:tab/>
        <w:t>Disclosure of the statement of cash flow</w:t>
      </w:r>
      <w:r w:rsidR="00B94029" w:rsidRPr="007A7361">
        <w:rPr>
          <w:rFonts w:ascii="CordiaUPC" w:hAnsi="CordiaUPC" w:cs="CordiaUPC" w:hint="cs"/>
          <w:b/>
          <w:bCs/>
          <w:sz w:val="26"/>
          <w:szCs w:val="26"/>
          <w:lang w:bidi="th-TH"/>
        </w:rPr>
        <w:t>s</w:t>
      </w:r>
      <w:r w:rsidR="00CF49E4" w:rsidRPr="007A7361">
        <w:rPr>
          <w:rFonts w:ascii="CordiaUPC" w:hAnsi="CordiaUPC" w:cs="CordiaUPC" w:hint="cs"/>
          <w:b/>
          <w:bCs/>
          <w:sz w:val="26"/>
          <w:szCs w:val="26"/>
          <w:lang w:bidi="th-TH"/>
        </w:rPr>
        <w:t xml:space="preserve"> of the asset management company</w:t>
      </w:r>
    </w:p>
    <w:p w14:paraId="69D3C338" w14:textId="77777777" w:rsidR="008F3D19" w:rsidRPr="00CB5F30" w:rsidRDefault="008F3D19" w:rsidP="00CB5F30">
      <w:pPr>
        <w:autoSpaceDE w:val="0"/>
        <w:autoSpaceDN w:val="0"/>
        <w:spacing w:line="100" w:lineRule="exact"/>
        <w:rPr>
          <w:rFonts w:ascii="CordiaUPC" w:hAnsi="CordiaUPC" w:cs="CordiaUPC"/>
          <w:b/>
          <w:bCs/>
          <w:sz w:val="24"/>
          <w:szCs w:val="24"/>
          <w:lang w:bidi="th-TH"/>
        </w:rPr>
      </w:pPr>
    </w:p>
    <w:tbl>
      <w:tblPr>
        <w:tblW w:w="8784" w:type="dxa"/>
        <w:tblInd w:w="486" w:type="dxa"/>
        <w:tblLayout w:type="fixed"/>
        <w:tblLook w:val="0000" w:firstRow="0" w:lastRow="0" w:firstColumn="0" w:lastColumn="0" w:noHBand="0" w:noVBand="0"/>
      </w:tblPr>
      <w:tblGrid>
        <w:gridCol w:w="5274"/>
        <w:gridCol w:w="1638"/>
        <w:gridCol w:w="270"/>
        <w:gridCol w:w="1602"/>
      </w:tblGrid>
      <w:tr w:rsidR="008F3D19" w:rsidRPr="005C619D" w14:paraId="3DBE0E61" w14:textId="77777777" w:rsidTr="008F3D19">
        <w:trPr>
          <w:tblHeader/>
        </w:trPr>
        <w:tc>
          <w:tcPr>
            <w:tcW w:w="5274" w:type="dxa"/>
            <w:shd w:val="clear" w:color="auto" w:fill="auto"/>
            <w:vAlign w:val="bottom"/>
          </w:tcPr>
          <w:p w14:paraId="42940DE4" w14:textId="77777777" w:rsidR="008F3D19" w:rsidRPr="008F3D19" w:rsidRDefault="008F3D19" w:rsidP="008F3D19">
            <w:pPr>
              <w:snapToGrid w:val="0"/>
              <w:spacing w:line="300" w:lineRule="exact"/>
              <w:ind w:left="72" w:right="-29"/>
              <w:jc w:val="center"/>
              <w:rPr>
                <w:rFonts w:ascii="CordiaUPC" w:eastAsia="Times New Roman" w:hAnsi="CordiaUPC" w:cs="CordiaUPC"/>
                <w:b/>
                <w:bCs/>
                <w:sz w:val="26"/>
                <w:szCs w:val="26"/>
              </w:rPr>
            </w:pPr>
          </w:p>
        </w:tc>
        <w:tc>
          <w:tcPr>
            <w:tcW w:w="3510" w:type="dxa"/>
            <w:gridSpan w:val="3"/>
          </w:tcPr>
          <w:p w14:paraId="44E5C4DC" w14:textId="77777777" w:rsidR="008F3D19" w:rsidRPr="008F3D19" w:rsidRDefault="008F3D19" w:rsidP="008F3D19">
            <w:pPr>
              <w:tabs>
                <w:tab w:val="center" w:pos="490"/>
              </w:tabs>
              <w:spacing w:line="300" w:lineRule="exact"/>
              <w:ind w:left="-113" w:right="-113"/>
              <w:jc w:val="center"/>
              <w:rPr>
                <w:rFonts w:ascii="CordiaUPC" w:eastAsia="Times New Roman" w:hAnsi="CordiaUPC" w:cs="CordiaUPC"/>
                <w:b/>
                <w:bCs/>
                <w:sz w:val="26"/>
                <w:szCs w:val="26"/>
                <w:cs/>
                <w:lang w:bidi="th-TH"/>
              </w:rPr>
            </w:pPr>
            <w:r w:rsidRPr="008F3D19">
              <w:rPr>
                <w:rFonts w:ascii="CordiaUPC" w:eastAsia="Times New Roman" w:hAnsi="CordiaUPC" w:cs="CordiaUPC" w:hint="cs"/>
                <w:b/>
                <w:bCs/>
                <w:sz w:val="26"/>
                <w:szCs w:val="26"/>
              </w:rPr>
              <w:t xml:space="preserve">Statement of cash flows </w:t>
            </w:r>
          </w:p>
        </w:tc>
      </w:tr>
      <w:tr w:rsidR="008F3D19" w:rsidRPr="005C619D" w14:paraId="5E64B7BA" w14:textId="77777777" w:rsidTr="008F3D19">
        <w:trPr>
          <w:tblHeader/>
        </w:trPr>
        <w:tc>
          <w:tcPr>
            <w:tcW w:w="5274" w:type="dxa"/>
            <w:shd w:val="clear" w:color="auto" w:fill="auto"/>
            <w:vAlign w:val="bottom"/>
          </w:tcPr>
          <w:p w14:paraId="3F3A6CA4" w14:textId="77777777" w:rsidR="008F3D19" w:rsidRPr="008F3D19" w:rsidRDefault="008F3D19" w:rsidP="008F3D19">
            <w:pPr>
              <w:snapToGrid w:val="0"/>
              <w:spacing w:line="300" w:lineRule="exact"/>
              <w:ind w:left="72" w:right="-29"/>
              <w:jc w:val="center"/>
              <w:rPr>
                <w:rFonts w:ascii="CordiaUPC" w:eastAsia="Times New Roman" w:hAnsi="CordiaUPC" w:cs="CordiaUPC"/>
                <w:b/>
                <w:bCs/>
                <w:sz w:val="26"/>
                <w:szCs w:val="26"/>
              </w:rPr>
            </w:pPr>
          </w:p>
        </w:tc>
        <w:tc>
          <w:tcPr>
            <w:tcW w:w="3510" w:type="dxa"/>
            <w:gridSpan w:val="3"/>
          </w:tcPr>
          <w:p w14:paraId="3F669B68" w14:textId="77777777" w:rsidR="008F3D19" w:rsidRPr="008F3D19" w:rsidRDefault="008F3D19" w:rsidP="008F3D19">
            <w:pPr>
              <w:tabs>
                <w:tab w:val="center" w:pos="490"/>
              </w:tabs>
              <w:spacing w:line="300" w:lineRule="exact"/>
              <w:ind w:left="-113" w:right="-113"/>
              <w:jc w:val="center"/>
              <w:rPr>
                <w:rFonts w:ascii="CordiaUPC" w:eastAsia="Times New Roman" w:hAnsi="CordiaUPC" w:cs="CordiaUPC"/>
                <w:b/>
                <w:bCs/>
                <w:sz w:val="26"/>
                <w:szCs w:val="26"/>
              </w:rPr>
            </w:pPr>
            <w:proofErr w:type="spellStart"/>
            <w:r w:rsidRPr="008F3D19">
              <w:rPr>
                <w:rFonts w:ascii="CordiaUPC" w:eastAsia="Times New Roman" w:hAnsi="CordiaUPC" w:cs="CordiaUPC" w:hint="cs"/>
                <w:b/>
                <w:bCs/>
                <w:sz w:val="26"/>
                <w:szCs w:val="26"/>
              </w:rPr>
              <w:t>Phahonyothin</w:t>
            </w:r>
            <w:proofErr w:type="spellEnd"/>
            <w:r w:rsidRPr="008F3D19">
              <w:rPr>
                <w:rFonts w:ascii="CordiaUPC" w:eastAsia="Times New Roman" w:hAnsi="CordiaUPC" w:cs="CordiaUPC" w:hint="cs"/>
                <w:b/>
                <w:bCs/>
                <w:sz w:val="26"/>
                <w:szCs w:val="26"/>
              </w:rPr>
              <w:t xml:space="preserve"> Assets Management</w:t>
            </w:r>
          </w:p>
        </w:tc>
      </w:tr>
      <w:tr w:rsidR="008F3D19" w:rsidRPr="005C619D" w14:paraId="44B15A0D" w14:textId="77777777" w:rsidTr="008F3D19">
        <w:trPr>
          <w:tblHeader/>
        </w:trPr>
        <w:tc>
          <w:tcPr>
            <w:tcW w:w="5274" w:type="dxa"/>
            <w:shd w:val="clear" w:color="auto" w:fill="auto"/>
            <w:vAlign w:val="bottom"/>
          </w:tcPr>
          <w:p w14:paraId="58E93755" w14:textId="77777777" w:rsidR="008F3D19" w:rsidRPr="008F3D19" w:rsidRDefault="008F3D19" w:rsidP="008F3D19">
            <w:pPr>
              <w:snapToGrid w:val="0"/>
              <w:spacing w:line="300" w:lineRule="exact"/>
              <w:ind w:left="72" w:right="-29"/>
              <w:jc w:val="center"/>
              <w:rPr>
                <w:rFonts w:ascii="CordiaUPC" w:eastAsia="Times New Roman" w:hAnsi="CordiaUPC" w:cs="CordiaUPC"/>
                <w:b/>
                <w:bCs/>
                <w:sz w:val="26"/>
                <w:szCs w:val="26"/>
              </w:rPr>
            </w:pPr>
          </w:p>
        </w:tc>
        <w:tc>
          <w:tcPr>
            <w:tcW w:w="3510" w:type="dxa"/>
            <w:gridSpan w:val="3"/>
          </w:tcPr>
          <w:p w14:paraId="05FC8CC7" w14:textId="77777777" w:rsidR="008F3D19" w:rsidRPr="008F3D19" w:rsidRDefault="008F3D19" w:rsidP="008F3D19">
            <w:pPr>
              <w:tabs>
                <w:tab w:val="center" w:pos="490"/>
              </w:tabs>
              <w:spacing w:line="300" w:lineRule="exact"/>
              <w:ind w:left="-113" w:right="-113"/>
              <w:jc w:val="center"/>
              <w:rPr>
                <w:rFonts w:ascii="CordiaUPC" w:eastAsia="Times New Roman" w:hAnsi="CordiaUPC" w:cs="CordiaUPC"/>
                <w:b/>
                <w:bCs/>
                <w:sz w:val="26"/>
                <w:szCs w:val="26"/>
              </w:rPr>
            </w:pPr>
            <w:r w:rsidRPr="008F3D19">
              <w:rPr>
                <w:rFonts w:ascii="CordiaUPC" w:eastAsia="Times New Roman" w:hAnsi="CordiaUPC" w:cs="CordiaUPC" w:hint="cs"/>
                <w:b/>
                <w:bCs/>
                <w:sz w:val="26"/>
                <w:szCs w:val="26"/>
              </w:rPr>
              <w:t>Co., Ltd.</w:t>
            </w:r>
          </w:p>
        </w:tc>
      </w:tr>
      <w:tr w:rsidR="008F3D19" w:rsidRPr="005C619D" w14:paraId="3FB0C790" w14:textId="77777777" w:rsidTr="008F3D19">
        <w:trPr>
          <w:tblHeader/>
        </w:trPr>
        <w:tc>
          <w:tcPr>
            <w:tcW w:w="5274" w:type="dxa"/>
            <w:shd w:val="clear" w:color="auto" w:fill="auto"/>
            <w:vAlign w:val="bottom"/>
          </w:tcPr>
          <w:p w14:paraId="62D8818F" w14:textId="77777777" w:rsidR="008F3D19" w:rsidRPr="008F3D19" w:rsidRDefault="008F3D19" w:rsidP="008F3D19">
            <w:pPr>
              <w:snapToGrid w:val="0"/>
              <w:spacing w:line="300" w:lineRule="exact"/>
              <w:ind w:left="72" w:right="-29"/>
              <w:jc w:val="center"/>
              <w:rPr>
                <w:rFonts w:ascii="CordiaUPC" w:eastAsia="Times New Roman" w:hAnsi="CordiaUPC" w:cs="CordiaUPC"/>
                <w:b/>
                <w:bCs/>
                <w:sz w:val="26"/>
                <w:szCs w:val="26"/>
              </w:rPr>
            </w:pPr>
          </w:p>
        </w:tc>
        <w:tc>
          <w:tcPr>
            <w:tcW w:w="3510" w:type="dxa"/>
            <w:gridSpan w:val="3"/>
          </w:tcPr>
          <w:p w14:paraId="26EF26D0" w14:textId="77777777" w:rsidR="008F3D19" w:rsidRPr="008F3D19" w:rsidRDefault="008F3D19" w:rsidP="008F3D19">
            <w:pPr>
              <w:tabs>
                <w:tab w:val="center" w:pos="490"/>
              </w:tabs>
              <w:spacing w:line="300" w:lineRule="exact"/>
              <w:ind w:left="-113" w:right="-113"/>
              <w:jc w:val="center"/>
              <w:rPr>
                <w:rFonts w:ascii="CordiaUPC" w:eastAsia="Times New Roman" w:hAnsi="CordiaUPC" w:cs="CordiaUPC"/>
                <w:sz w:val="26"/>
                <w:szCs w:val="26"/>
              </w:rPr>
            </w:pPr>
            <w:r w:rsidRPr="008F3D19">
              <w:rPr>
                <w:rFonts w:ascii="CordiaUPC" w:eastAsia="Times New Roman" w:hAnsi="CordiaUPC" w:cs="CordiaUPC" w:hint="cs"/>
                <w:sz w:val="26"/>
                <w:szCs w:val="26"/>
              </w:rPr>
              <w:t>Six-month periods ended</w:t>
            </w:r>
          </w:p>
        </w:tc>
      </w:tr>
      <w:tr w:rsidR="008F3D19" w:rsidRPr="005C619D" w14:paraId="429554A6" w14:textId="77777777" w:rsidTr="008F3D19">
        <w:trPr>
          <w:tblHeader/>
        </w:trPr>
        <w:tc>
          <w:tcPr>
            <w:tcW w:w="5274" w:type="dxa"/>
            <w:shd w:val="clear" w:color="auto" w:fill="auto"/>
            <w:vAlign w:val="bottom"/>
          </w:tcPr>
          <w:p w14:paraId="7BE4BC85" w14:textId="77777777" w:rsidR="008F3D19" w:rsidRPr="008F3D19" w:rsidRDefault="008F3D19" w:rsidP="008F3D19">
            <w:pPr>
              <w:snapToGrid w:val="0"/>
              <w:spacing w:line="300" w:lineRule="exact"/>
              <w:ind w:left="72" w:right="-29"/>
              <w:jc w:val="center"/>
              <w:rPr>
                <w:rFonts w:ascii="CordiaUPC" w:eastAsia="Times New Roman" w:hAnsi="CordiaUPC" w:cs="CordiaUPC"/>
                <w:b/>
                <w:bCs/>
                <w:sz w:val="26"/>
                <w:szCs w:val="26"/>
              </w:rPr>
            </w:pPr>
          </w:p>
        </w:tc>
        <w:tc>
          <w:tcPr>
            <w:tcW w:w="3510" w:type="dxa"/>
            <w:gridSpan w:val="3"/>
          </w:tcPr>
          <w:p w14:paraId="11213906" w14:textId="77777777" w:rsidR="008F3D19" w:rsidRPr="008F3D19" w:rsidRDefault="008F3D19" w:rsidP="008F3D19">
            <w:pPr>
              <w:tabs>
                <w:tab w:val="center" w:pos="490"/>
              </w:tabs>
              <w:spacing w:line="300" w:lineRule="exact"/>
              <w:ind w:left="-113" w:right="-113"/>
              <w:jc w:val="center"/>
              <w:rPr>
                <w:rFonts w:ascii="CordiaUPC" w:eastAsia="Times New Roman" w:hAnsi="CordiaUPC" w:cs="CordiaUPC"/>
                <w:b/>
                <w:bCs/>
                <w:sz w:val="26"/>
                <w:szCs w:val="26"/>
              </w:rPr>
            </w:pPr>
            <w:r w:rsidRPr="008F3D19">
              <w:rPr>
                <w:rFonts w:ascii="CordiaUPC" w:eastAsia="Times New Roman" w:hAnsi="CordiaUPC" w:cs="CordiaUPC" w:hint="cs"/>
                <w:sz w:val="26"/>
                <w:szCs w:val="26"/>
              </w:rPr>
              <w:t>30 June</w:t>
            </w:r>
          </w:p>
        </w:tc>
      </w:tr>
      <w:tr w:rsidR="008F3D19" w:rsidRPr="005C619D" w14:paraId="53C478F1" w14:textId="77777777" w:rsidTr="008F3D19">
        <w:tc>
          <w:tcPr>
            <w:tcW w:w="5274" w:type="dxa"/>
            <w:shd w:val="clear" w:color="auto" w:fill="auto"/>
            <w:vAlign w:val="bottom"/>
          </w:tcPr>
          <w:p w14:paraId="75DD4A5B" w14:textId="77777777" w:rsidR="008F3D19" w:rsidRPr="008F3D19" w:rsidRDefault="008F3D19" w:rsidP="008F3D19">
            <w:pPr>
              <w:spacing w:line="300" w:lineRule="exact"/>
              <w:ind w:right="-29"/>
              <w:rPr>
                <w:rFonts w:ascii="CordiaUPC" w:eastAsia="Times New Roman" w:hAnsi="CordiaUPC" w:cs="CordiaUPC"/>
                <w:sz w:val="26"/>
                <w:szCs w:val="26"/>
              </w:rPr>
            </w:pPr>
          </w:p>
        </w:tc>
        <w:tc>
          <w:tcPr>
            <w:tcW w:w="1638" w:type="dxa"/>
          </w:tcPr>
          <w:p w14:paraId="457A6E08" w14:textId="5CF9FD0E" w:rsidR="008F3D19" w:rsidRPr="008F3D19" w:rsidRDefault="008F3D19" w:rsidP="008F3D19">
            <w:pPr>
              <w:spacing w:line="300" w:lineRule="exact"/>
              <w:ind w:left="-113" w:right="-113"/>
              <w:jc w:val="center"/>
              <w:rPr>
                <w:rFonts w:ascii="CordiaUPC" w:eastAsia="Times New Roman" w:hAnsi="CordiaUPC" w:cs="CordiaUPC"/>
                <w:sz w:val="26"/>
                <w:szCs w:val="26"/>
                <w:lang w:bidi="th-TH"/>
              </w:rPr>
            </w:pPr>
            <w:r w:rsidRPr="008F3D19">
              <w:rPr>
                <w:rFonts w:ascii="CordiaUPC" w:eastAsia="Times New Roman" w:hAnsi="CordiaUPC" w:cs="CordiaUPC" w:hint="cs"/>
                <w:sz w:val="26"/>
                <w:szCs w:val="26"/>
                <w:cs/>
                <w:lang w:bidi="th-TH"/>
              </w:rPr>
              <w:t>20</w:t>
            </w:r>
            <w:r w:rsidRPr="008F3D19">
              <w:rPr>
                <w:rFonts w:ascii="CordiaUPC" w:eastAsia="Times New Roman" w:hAnsi="CordiaUPC" w:cs="CordiaUPC" w:hint="cs"/>
                <w:sz w:val="26"/>
                <w:szCs w:val="26"/>
                <w:lang w:bidi="th-TH"/>
              </w:rPr>
              <w:t>2</w:t>
            </w:r>
            <w:r w:rsidR="00EF4F39">
              <w:rPr>
                <w:rFonts w:ascii="CordiaUPC" w:eastAsia="Times New Roman" w:hAnsi="CordiaUPC" w:cs="CordiaUPC"/>
                <w:sz w:val="26"/>
                <w:szCs w:val="26"/>
                <w:lang w:bidi="th-TH"/>
              </w:rPr>
              <w:t>1</w:t>
            </w:r>
          </w:p>
        </w:tc>
        <w:tc>
          <w:tcPr>
            <w:tcW w:w="270" w:type="dxa"/>
          </w:tcPr>
          <w:p w14:paraId="04DC152E" w14:textId="77777777" w:rsidR="008F3D19" w:rsidRPr="008F3D19" w:rsidRDefault="008F3D19" w:rsidP="008F3D19">
            <w:pPr>
              <w:spacing w:line="30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0A254B3F" w14:textId="460993C4" w:rsidR="008F3D19" w:rsidRPr="008F3D19" w:rsidRDefault="008F3D19" w:rsidP="008F3D19">
            <w:pPr>
              <w:spacing w:line="300" w:lineRule="exact"/>
              <w:ind w:left="-115" w:right="-115"/>
              <w:jc w:val="center"/>
              <w:rPr>
                <w:rFonts w:ascii="CordiaUPC" w:eastAsia="Times New Roman" w:hAnsi="CordiaUPC" w:cs="CordiaUPC"/>
                <w:sz w:val="26"/>
                <w:szCs w:val="26"/>
                <w:lang w:bidi="th-TH"/>
              </w:rPr>
            </w:pPr>
            <w:r w:rsidRPr="008F3D19">
              <w:rPr>
                <w:rFonts w:ascii="CordiaUPC" w:eastAsia="Times New Roman" w:hAnsi="CordiaUPC" w:cs="CordiaUPC" w:hint="cs"/>
                <w:sz w:val="26"/>
                <w:szCs w:val="26"/>
                <w:cs/>
                <w:lang w:bidi="th-TH"/>
              </w:rPr>
              <w:t>20</w:t>
            </w:r>
            <w:r w:rsidR="00EF4F39">
              <w:rPr>
                <w:rFonts w:ascii="CordiaUPC" w:eastAsia="Times New Roman" w:hAnsi="CordiaUPC" w:cs="CordiaUPC"/>
                <w:sz w:val="26"/>
                <w:szCs w:val="26"/>
                <w:lang w:bidi="th-TH"/>
              </w:rPr>
              <w:t>20</w:t>
            </w:r>
          </w:p>
        </w:tc>
      </w:tr>
      <w:tr w:rsidR="008F3D19" w:rsidRPr="005C619D" w14:paraId="5E250ED0" w14:textId="77777777" w:rsidTr="008F3D19">
        <w:tc>
          <w:tcPr>
            <w:tcW w:w="5274" w:type="dxa"/>
            <w:shd w:val="clear" w:color="auto" w:fill="auto"/>
            <w:vAlign w:val="bottom"/>
          </w:tcPr>
          <w:p w14:paraId="33609336" w14:textId="77777777" w:rsidR="008F3D19" w:rsidRPr="008F3D19" w:rsidRDefault="008F3D19" w:rsidP="008F3D19">
            <w:pPr>
              <w:spacing w:line="300" w:lineRule="exact"/>
              <w:ind w:right="-29"/>
              <w:rPr>
                <w:rFonts w:ascii="CordiaUPC" w:eastAsia="Times New Roman" w:hAnsi="CordiaUPC" w:cs="CordiaUPC"/>
                <w:sz w:val="26"/>
                <w:szCs w:val="26"/>
              </w:rPr>
            </w:pPr>
          </w:p>
        </w:tc>
        <w:tc>
          <w:tcPr>
            <w:tcW w:w="3510" w:type="dxa"/>
            <w:gridSpan w:val="3"/>
          </w:tcPr>
          <w:p w14:paraId="1AFC5A68" w14:textId="77777777" w:rsidR="008F3D19" w:rsidRPr="008F3D19" w:rsidRDefault="008F3D19" w:rsidP="008F3D19">
            <w:pPr>
              <w:spacing w:line="300" w:lineRule="exact"/>
              <w:ind w:left="-115" w:right="-115"/>
              <w:jc w:val="center"/>
              <w:rPr>
                <w:rFonts w:ascii="CordiaUPC" w:eastAsia="Times New Roman" w:hAnsi="CordiaUPC" w:cs="CordiaUPC"/>
                <w:sz w:val="26"/>
                <w:szCs w:val="26"/>
              </w:rPr>
            </w:pPr>
            <w:r w:rsidRPr="008F3D19">
              <w:rPr>
                <w:rFonts w:ascii="CordiaUPC" w:eastAsia="Times New Roman" w:hAnsi="CordiaUPC" w:cs="CordiaUPC" w:hint="cs"/>
                <w:i/>
                <w:iCs/>
                <w:sz w:val="26"/>
                <w:szCs w:val="26"/>
              </w:rPr>
              <w:t>(in million Baht)</w:t>
            </w:r>
          </w:p>
        </w:tc>
      </w:tr>
      <w:tr w:rsidR="008F3D19" w:rsidRPr="005C619D" w14:paraId="073B3FB1" w14:textId="77777777" w:rsidTr="008F3D19">
        <w:tc>
          <w:tcPr>
            <w:tcW w:w="5274" w:type="dxa"/>
            <w:shd w:val="clear" w:color="auto" w:fill="auto"/>
            <w:vAlign w:val="bottom"/>
          </w:tcPr>
          <w:p w14:paraId="4EB622E5" w14:textId="77777777" w:rsidR="008F3D19" w:rsidRPr="008F3D19" w:rsidRDefault="008F3D19" w:rsidP="008F3D19">
            <w:pPr>
              <w:spacing w:line="300" w:lineRule="exact"/>
              <w:ind w:right="-29"/>
              <w:rPr>
                <w:rFonts w:ascii="CordiaUPC" w:eastAsia="Times New Roman" w:hAnsi="CordiaUPC" w:cs="CordiaUPC"/>
                <w:i/>
                <w:iCs/>
                <w:sz w:val="26"/>
                <w:szCs w:val="26"/>
              </w:rPr>
            </w:pPr>
            <w:r w:rsidRPr="008F3D19">
              <w:rPr>
                <w:rFonts w:ascii="CordiaUPC" w:eastAsia="Times New Roman" w:hAnsi="CordiaUPC" w:cs="CordiaUPC" w:hint="cs"/>
                <w:b/>
                <w:bCs/>
                <w:i/>
                <w:iCs/>
                <w:sz w:val="26"/>
                <w:szCs w:val="26"/>
              </w:rPr>
              <w:t>Cash flows from operating activities</w:t>
            </w:r>
          </w:p>
        </w:tc>
        <w:tc>
          <w:tcPr>
            <w:tcW w:w="1638" w:type="dxa"/>
          </w:tcPr>
          <w:p w14:paraId="3C658328" w14:textId="77777777" w:rsidR="008F3D19" w:rsidRPr="008F3D19" w:rsidRDefault="008F3D19" w:rsidP="008F3D19">
            <w:pPr>
              <w:tabs>
                <w:tab w:val="decimal" w:pos="1230"/>
              </w:tabs>
              <w:spacing w:line="300" w:lineRule="exact"/>
              <w:ind w:left="-113" w:right="-113"/>
              <w:rPr>
                <w:rFonts w:ascii="CordiaUPC" w:eastAsia="Times New Roman" w:hAnsi="CordiaUPC" w:cs="CordiaUPC"/>
                <w:sz w:val="26"/>
                <w:szCs w:val="26"/>
              </w:rPr>
            </w:pPr>
          </w:p>
        </w:tc>
        <w:tc>
          <w:tcPr>
            <w:tcW w:w="270" w:type="dxa"/>
          </w:tcPr>
          <w:p w14:paraId="1D6578D0" w14:textId="77777777" w:rsidR="008F3D19" w:rsidRPr="008F3D19" w:rsidRDefault="008F3D19" w:rsidP="008F3D1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vAlign w:val="bottom"/>
          </w:tcPr>
          <w:p w14:paraId="58D890E3" w14:textId="77777777" w:rsidR="008F3D19" w:rsidRPr="008F3D19" w:rsidRDefault="008F3D19" w:rsidP="008F3D19">
            <w:pPr>
              <w:tabs>
                <w:tab w:val="decimal" w:pos="1230"/>
              </w:tabs>
              <w:spacing w:line="300" w:lineRule="exact"/>
              <w:ind w:left="-113" w:right="-113"/>
              <w:rPr>
                <w:rFonts w:ascii="CordiaUPC" w:eastAsia="Times New Roman" w:hAnsi="CordiaUPC" w:cs="CordiaUPC"/>
                <w:sz w:val="26"/>
                <w:szCs w:val="26"/>
              </w:rPr>
            </w:pPr>
          </w:p>
        </w:tc>
      </w:tr>
      <w:tr w:rsidR="00EF4F39" w:rsidRPr="005C619D" w14:paraId="68D7BD82" w14:textId="77777777" w:rsidTr="008F3D19">
        <w:tc>
          <w:tcPr>
            <w:tcW w:w="5274" w:type="dxa"/>
            <w:shd w:val="clear" w:color="auto" w:fill="auto"/>
            <w:vAlign w:val="bottom"/>
          </w:tcPr>
          <w:p w14:paraId="07071A02" w14:textId="77777777" w:rsidR="00EF4F39" w:rsidRPr="008F3D19" w:rsidRDefault="00EF4F39" w:rsidP="00EF4F39">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 xml:space="preserve">Profit from operations before income tax </w:t>
            </w:r>
          </w:p>
        </w:tc>
        <w:tc>
          <w:tcPr>
            <w:tcW w:w="1638" w:type="dxa"/>
          </w:tcPr>
          <w:p w14:paraId="367D74C0" w14:textId="70E0C773" w:rsidR="00EF4F39" w:rsidRPr="008F3D19" w:rsidRDefault="00D84A6C"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16</w:t>
            </w:r>
          </w:p>
        </w:tc>
        <w:tc>
          <w:tcPr>
            <w:tcW w:w="270" w:type="dxa"/>
          </w:tcPr>
          <w:p w14:paraId="05F4C22B"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19C9ABFD" w14:textId="2867AA55"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2</w:t>
            </w:r>
          </w:p>
        </w:tc>
      </w:tr>
      <w:tr w:rsidR="00EF4F39" w:rsidRPr="005C619D" w14:paraId="47B5FC41" w14:textId="77777777" w:rsidTr="008F3D19">
        <w:tc>
          <w:tcPr>
            <w:tcW w:w="5274" w:type="dxa"/>
            <w:shd w:val="clear" w:color="auto" w:fill="auto"/>
            <w:vAlign w:val="bottom"/>
          </w:tcPr>
          <w:p w14:paraId="378E11B3" w14:textId="77777777" w:rsidR="00EF4F39" w:rsidRPr="008F3D19" w:rsidRDefault="00EF4F39" w:rsidP="00EF4F39">
            <w:pPr>
              <w:spacing w:line="30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Adjustments to reconcile profit from  </w:t>
            </w:r>
          </w:p>
        </w:tc>
        <w:tc>
          <w:tcPr>
            <w:tcW w:w="1638" w:type="dxa"/>
          </w:tcPr>
          <w:p w14:paraId="6049C1F6"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08A2F494"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6E8D8F0E"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EF4F39" w:rsidRPr="005C619D" w14:paraId="175F76C7" w14:textId="77777777" w:rsidTr="008F3D19">
        <w:tc>
          <w:tcPr>
            <w:tcW w:w="5274" w:type="dxa"/>
            <w:shd w:val="clear" w:color="auto" w:fill="auto"/>
            <w:vAlign w:val="bottom"/>
          </w:tcPr>
          <w:p w14:paraId="2B9B204F" w14:textId="77777777" w:rsidR="00EF4F39" w:rsidRPr="008F3D19" w:rsidRDefault="00EF4F39" w:rsidP="00EF4F39">
            <w:pPr>
              <w:spacing w:line="30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   operations before income tax to net cash provided by</w:t>
            </w:r>
          </w:p>
        </w:tc>
        <w:tc>
          <w:tcPr>
            <w:tcW w:w="1638" w:type="dxa"/>
          </w:tcPr>
          <w:p w14:paraId="7933303E"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3BCEA78B"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01FE646E"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EF4F39" w:rsidRPr="005C619D" w14:paraId="1470E6C2" w14:textId="77777777" w:rsidTr="008F3D19">
        <w:tc>
          <w:tcPr>
            <w:tcW w:w="5274" w:type="dxa"/>
            <w:shd w:val="clear" w:color="auto" w:fill="auto"/>
            <w:vAlign w:val="bottom"/>
          </w:tcPr>
          <w:p w14:paraId="445C6738" w14:textId="77777777" w:rsidR="00EF4F39" w:rsidRPr="008F3D19" w:rsidRDefault="00EF4F39" w:rsidP="00EF4F39">
            <w:pPr>
              <w:spacing w:line="300" w:lineRule="exact"/>
              <w:ind w:right="-29"/>
              <w:rPr>
                <w:rFonts w:ascii="CordiaUPC" w:eastAsia="Times New Roman" w:hAnsi="CordiaUPC" w:cs="CordiaUPC"/>
                <w:b/>
                <w:bCs/>
                <w:i/>
                <w:iCs/>
                <w:sz w:val="26"/>
                <w:szCs w:val="26"/>
              </w:rPr>
            </w:pPr>
            <w:r w:rsidRPr="008F3D19">
              <w:rPr>
                <w:rFonts w:ascii="CordiaUPC" w:eastAsia="Times New Roman" w:hAnsi="CordiaUPC" w:cs="CordiaUPC" w:hint="cs"/>
                <w:b/>
                <w:bCs/>
                <w:i/>
                <w:iCs/>
                <w:sz w:val="26"/>
                <w:szCs w:val="26"/>
              </w:rPr>
              <w:t xml:space="preserve">   (used in) operating activities</w:t>
            </w:r>
          </w:p>
        </w:tc>
        <w:tc>
          <w:tcPr>
            <w:tcW w:w="1638" w:type="dxa"/>
          </w:tcPr>
          <w:p w14:paraId="27F09F4B"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551BD2D1"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27737C36"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EF4F39" w:rsidRPr="005C619D" w14:paraId="0D9555AC" w14:textId="77777777" w:rsidTr="008F3D19">
        <w:tc>
          <w:tcPr>
            <w:tcW w:w="5274" w:type="dxa"/>
            <w:shd w:val="clear" w:color="auto" w:fill="auto"/>
            <w:vAlign w:val="bottom"/>
          </w:tcPr>
          <w:p w14:paraId="4A514A5C" w14:textId="5D78D835" w:rsidR="00EF4F39" w:rsidRPr="008F3D19" w:rsidRDefault="00560610" w:rsidP="00EF4F39">
            <w:pPr>
              <w:spacing w:line="300" w:lineRule="exact"/>
              <w:ind w:right="-29"/>
              <w:rPr>
                <w:rFonts w:ascii="CordiaUPC" w:eastAsia="Times New Roman" w:hAnsi="CordiaUPC" w:cs="CordiaUPC"/>
                <w:sz w:val="26"/>
                <w:szCs w:val="26"/>
              </w:rPr>
            </w:pPr>
            <w:r>
              <w:rPr>
                <w:rFonts w:ascii="CordiaUPC" w:eastAsia="Times New Roman" w:hAnsi="CordiaUPC" w:cs="CordiaUPC"/>
                <w:sz w:val="26"/>
                <w:szCs w:val="26"/>
              </w:rPr>
              <w:t>Reversal of e</w:t>
            </w:r>
            <w:r w:rsidR="00D84A6C" w:rsidRPr="00D84A6C">
              <w:rPr>
                <w:rFonts w:ascii="CordiaUPC" w:eastAsia="Times New Roman" w:hAnsi="CordiaUPC" w:cs="CordiaUPC"/>
                <w:sz w:val="26"/>
                <w:szCs w:val="26"/>
              </w:rPr>
              <w:t>xpected credit loss</w:t>
            </w:r>
          </w:p>
        </w:tc>
        <w:tc>
          <w:tcPr>
            <w:tcW w:w="1638" w:type="dxa"/>
          </w:tcPr>
          <w:p w14:paraId="2B9E99DE" w14:textId="44784F63" w:rsidR="00EF4F39" w:rsidRPr="008F3D19" w:rsidRDefault="00560610"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(32)</w:t>
            </w:r>
          </w:p>
        </w:tc>
        <w:tc>
          <w:tcPr>
            <w:tcW w:w="270" w:type="dxa"/>
          </w:tcPr>
          <w:p w14:paraId="7E81A972"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4F4E6569" w14:textId="0D847E20" w:rsidR="00EF4F39" w:rsidRPr="008F3D19" w:rsidRDefault="00560610"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(5)</w:t>
            </w:r>
          </w:p>
        </w:tc>
      </w:tr>
      <w:tr w:rsidR="00EF4F39" w:rsidRPr="005C619D" w14:paraId="6E2EC166" w14:textId="77777777" w:rsidTr="008F3D19">
        <w:tc>
          <w:tcPr>
            <w:tcW w:w="5274" w:type="dxa"/>
            <w:shd w:val="clear" w:color="auto" w:fill="auto"/>
            <w:vAlign w:val="bottom"/>
          </w:tcPr>
          <w:p w14:paraId="35E2D521" w14:textId="77777777" w:rsidR="00EF4F39" w:rsidRPr="008F3D19" w:rsidRDefault="00EF4F39" w:rsidP="00EF4F39">
            <w:pPr>
              <w:spacing w:line="300" w:lineRule="exact"/>
              <w:ind w:right="-29"/>
              <w:rPr>
                <w:rFonts w:ascii="CordiaUPC" w:eastAsia="Times New Roman" w:hAnsi="CordiaUPC" w:cs="CordiaUPC"/>
                <w:sz w:val="26"/>
                <w:szCs w:val="26"/>
                <w:lang w:val="en-US"/>
              </w:rPr>
            </w:pPr>
            <w:r w:rsidRPr="008F3D19">
              <w:rPr>
                <w:rFonts w:ascii="CordiaUPC" w:eastAsia="Times New Roman" w:hAnsi="CordiaUPC" w:cs="CordiaUPC" w:hint="cs"/>
                <w:sz w:val="26"/>
                <w:szCs w:val="26"/>
              </w:rPr>
              <w:t>Net interest income</w:t>
            </w:r>
          </w:p>
        </w:tc>
        <w:tc>
          <w:tcPr>
            <w:tcW w:w="1638" w:type="dxa"/>
          </w:tcPr>
          <w:p w14:paraId="5A172901" w14:textId="79F21B66" w:rsidR="00EF4F39" w:rsidRPr="008F3D19" w:rsidRDefault="00D84A6C"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r w:rsidR="00BB4822">
              <w:rPr>
                <w:rFonts w:ascii="CordiaUPC" w:eastAsia="Times New Roman" w:hAnsi="CordiaUPC" w:cs="CordiaUPC"/>
                <w:sz w:val="26"/>
                <w:szCs w:val="26"/>
              </w:rPr>
              <w:t>6</w:t>
            </w:r>
            <w:r>
              <w:rPr>
                <w:rFonts w:ascii="CordiaUPC" w:eastAsia="Times New Roman" w:hAnsi="CordiaUPC" w:cs="CordiaUPC"/>
                <w:sz w:val="26"/>
                <w:szCs w:val="26"/>
              </w:rPr>
              <w:t>)</w:t>
            </w:r>
          </w:p>
        </w:tc>
        <w:tc>
          <w:tcPr>
            <w:tcW w:w="270" w:type="dxa"/>
          </w:tcPr>
          <w:p w14:paraId="458CF948"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4C442AE7" w14:textId="6D21C3AD" w:rsidR="00EF4F39" w:rsidRPr="008F3D19" w:rsidRDefault="00BB4822"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EF4F39" w:rsidRPr="005C619D" w14:paraId="0BA30E11" w14:textId="77777777" w:rsidTr="00D84A6C">
        <w:tc>
          <w:tcPr>
            <w:tcW w:w="5274" w:type="dxa"/>
            <w:shd w:val="clear" w:color="auto" w:fill="auto"/>
            <w:vAlign w:val="bottom"/>
          </w:tcPr>
          <w:p w14:paraId="12BE4BF6" w14:textId="77777777" w:rsidR="00EF4F39" w:rsidRPr="008F3D19" w:rsidRDefault="00EF4F39" w:rsidP="00EF4F39">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Interest received</w:t>
            </w:r>
          </w:p>
        </w:tc>
        <w:tc>
          <w:tcPr>
            <w:tcW w:w="1638" w:type="dxa"/>
          </w:tcPr>
          <w:p w14:paraId="2974D10B" w14:textId="58120DC4" w:rsidR="00EF4F39" w:rsidRPr="008F3D19" w:rsidRDefault="00D84A6C" w:rsidP="00EF4F39">
            <w:pPr>
              <w:tabs>
                <w:tab w:val="decimal" w:pos="1230"/>
              </w:tabs>
              <w:spacing w:line="300" w:lineRule="exact"/>
              <w:ind w:left="-113" w:right="-113"/>
              <w:rPr>
                <w:rFonts w:ascii="CordiaUPC" w:eastAsia="Times New Roman" w:hAnsi="CordiaUPC" w:cs="CordiaUPC"/>
                <w:sz w:val="26"/>
                <w:szCs w:val="26"/>
                <w:lang w:val="en-US"/>
              </w:rPr>
            </w:pPr>
            <w:r>
              <w:rPr>
                <w:rFonts w:ascii="CordiaUPC" w:eastAsia="Times New Roman" w:hAnsi="CordiaUPC" w:cs="CordiaUPC"/>
                <w:sz w:val="26"/>
                <w:szCs w:val="26"/>
                <w:lang w:val="en-US"/>
              </w:rPr>
              <w:t>1</w:t>
            </w:r>
          </w:p>
        </w:tc>
        <w:tc>
          <w:tcPr>
            <w:tcW w:w="270" w:type="dxa"/>
          </w:tcPr>
          <w:p w14:paraId="01846113"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lang w:val="en-US"/>
              </w:rPr>
            </w:pPr>
          </w:p>
        </w:tc>
        <w:tc>
          <w:tcPr>
            <w:tcW w:w="1602" w:type="dxa"/>
            <w:shd w:val="clear" w:color="auto" w:fill="auto"/>
          </w:tcPr>
          <w:p w14:paraId="4E8CD3B8" w14:textId="5827C07D" w:rsidR="00EF4F39" w:rsidRPr="008F3D19" w:rsidRDefault="00BB4822" w:rsidP="00EF4F39">
            <w:pPr>
              <w:tabs>
                <w:tab w:val="decimal" w:pos="1230"/>
              </w:tabs>
              <w:spacing w:line="300" w:lineRule="exact"/>
              <w:ind w:left="-113" w:right="-113"/>
              <w:rPr>
                <w:rFonts w:ascii="CordiaUPC" w:eastAsia="Times New Roman" w:hAnsi="CordiaUPC" w:cs="CordiaUPC"/>
                <w:sz w:val="26"/>
                <w:szCs w:val="26"/>
                <w:lang w:val="en-US"/>
              </w:rPr>
            </w:pPr>
            <w:r>
              <w:rPr>
                <w:rFonts w:ascii="CordiaUPC" w:eastAsia="Times New Roman" w:hAnsi="CordiaUPC" w:cs="CordiaUPC"/>
                <w:sz w:val="26"/>
                <w:szCs w:val="26"/>
                <w:lang w:val="en-US"/>
              </w:rPr>
              <w:t>-</w:t>
            </w:r>
          </w:p>
        </w:tc>
      </w:tr>
      <w:tr w:rsidR="00D84A6C" w:rsidRPr="005C619D" w14:paraId="1E86CAED" w14:textId="77777777" w:rsidTr="00D84A6C">
        <w:tc>
          <w:tcPr>
            <w:tcW w:w="5274" w:type="dxa"/>
            <w:shd w:val="clear" w:color="auto" w:fill="auto"/>
            <w:vAlign w:val="bottom"/>
          </w:tcPr>
          <w:p w14:paraId="35FC8531" w14:textId="011F83F2" w:rsidR="00D84A6C" w:rsidRPr="008F3D19" w:rsidRDefault="00D84A6C" w:rsidP="00EF4F39">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Interest paid</w:t>
            </w:r>
          </w:p>
        </w:tc>
        <w:tc>
          <w:tcPr>
            <w:tcW w:w="1638" w:type="dxa"/>
          </w:tcPr>
          <w:p w14:paraId="338E71A2" w14:textId="78CA6672" w:rsidR="00D84A6C" w:rsidRPr="008F3D19" w:rsidRDefault="00D84A6C"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(2)</w:t>
            </w:r>
          </w:p>
        </w:tc>
        <w:tc>
          <w:tcPr>
            <w:tcW w:w="270" w:type="dxa"/>
          </w:tcPr>
          <w:p w14:paraId="7AAA1C9B" w14:textId="77777777" w:rsidR="00D84A6C" w:rsidRPr="008F3D19" w:rsidRDefault="00D84A6C"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6B184E75" w14:textId="5F8FB17E" w:rsidR="00D84A6C" w:rsidRPr="008F3D19" w:rsidRDefault="00D84A6C"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EF4F39" w:rsidRPr="005C619D" w14:paraId="75E6CF7D" w14:textId="77777777" w:rsidTr="00D84A6C">
        <w:tc>
          <w:tcPr>
            <w:tcW w:w="5274" w:type="dxa"/>
            <w:shd w:val="clear" w:color="auto" w:fill="auto"/>
            <w:vAlign w:val="bottom"/>
          </w:tcPr>
          <w:p w14:paraId="095F676A" w14:textId="77777777" w:rsidR="00EF4F39" w:rsidRPr="008F3D19" w:rsidRDefault="00EF4F39" w:rsidP="00EF4F39">
            <w:pPr>
              <w:spacing w:line="300" w:lineRule="exact"/>
              <w:ind w:right="-29"/>
              <w:rPr>
                <w:rFonts w:ascii="CordiaUPC" w:eastAsia="Times New Roman" w:hAnsi="CordiaUPC" w:cs="CordiaUPC"/>
                <w:sz w:val="26"/>
                <w:szCs w:val="26"/>
                <w:cs/>
                <w:lang w:bidi="th-TH"/>
              </w:rPr>
            </w:pPr>
            <w:r w:rsidRPr="008F3D19">
              <w:rPr>
                <w:rFonts w:ascii="CordiaUPC" w:eastAsia="Times New Roman" w:hAnsi="CordiaUPC" w:cs="CordiaUPC" w:hint="cs"/>
                <w:sz w:val="26"/>
                <w:szCs w:val="26"/>
              </w:rPr>
              <w:t>Income tax paid</w:t>
            </w:r>
          </w:p>
        </w:tc>
        <w:tc>
          <w:tcPr>
            <w:tcW w:w="1638" w:type="dxa"/>
            <w:tcBorders>
              <w:bottom w:val="single" w:sz="4" w:space="0" w:color="auto"/>
            </w:tcBorders>
          </w:tcPr>
          <w:p w14:paraId="2C0EFAB1" w14:textId="63BF464C" w:rsidR="00EF4F39" w:rsidRPr="008F3D19" w:rsidRDefault="00D84A6C"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(3)</w:t>
            </w:r>
          </w:p>
        </w:tc>
        <w:tc>
          <w:tcPr>
            <w:tcW w:w="270" w:type="dxa"/>
          </w:tcPr>
          <w:p w14:paraId="55B42015"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7A3F9FEA" w14:textId="737B24FF"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w:t>
            </w:r>
          </w:p>
        </w:tc>
      </w:tr>
      <w:tr w:rsidR="00EF4F39" w:rsidRPr="005C619D" w14:paraId="2CBBEC18" w14:textId="77777777" w:rsidTr="008F3D19">
        <w:tc>
          <w:tcPr>
            <w:tcW w:w="5274" w:type="dxa"/>
            <w:shd w:val="clear" w:color="auto" w:fill="auto"/>
            <w:vAlign w:val="bottom"/>
          </w:tcPr>
          <w:p w14:paraId="32B2D570" w14:textId="6BD58188" w:rsidR="00EF4F39" w:rsidRPr="008F3D19" w:rsidRDefault="00560610" w:rsidP="00EF4F39">
            <w:pPr>
              <w:spacing w:line="300" w:lineRule="exact"/>
              <w:ind w:right="-29"/>
              <w:rPr>
                <w:rFonts w:ascii="CordiaUPC" w:eastAsia="Times New Roman" w:hAnsi="CordiaUPC" w:cs="CordiaUPC"/>
                <w:b/>
                <w:bCs/>
                <w:sz w:val="26"/>
                <w:szCs w:val="26"/>
              </w:rPr>
            </w:pPr>
            <w:r>
              <w:rPr>
                <w:rFonts w:ascii="CordiaUPC" w:eastAsia="Times New Roman" w:hAnsi="CordiaUPC" w:cs="CordiaUPC"/>
                <w:b/>
                <w:bCs/>
                <w:sz w:val="26"/>
                <w:szCs w:val="26"/>
              </w:rPr>
              <w:t>Loss</w:t>
            </w:r>
            <w:r w:rsidR="00EF4F39" w:rsidRPr="008F3D19">
              <w:rPr>
                <w:rFonts w:ascii="CordiaUPC" w:eastAsia="Times New Roman" w:hAnsi="CordiaUPC" w:cs="CordiaUPC" w:hint="cs"/>
                <w:b/>
                <w:bCs/>
                <w:sz w:val="26"/>
                <w:szCs w:val="26"/>
              </w:rPr>
              <w:t xml:space="preserve"> from operations before changes</w:t>
            </w:r>
          </w:p>
        </w:tc>
        <w:tc>
          <w:tcPr>
            <w:tcW w:w="1638" w:type="dxa"/>
            <w:tcBorders>
              <w:top w:val="single" w:sz="4" w:space="0" w:color="auto"/>
            </w:tcBorders>
          </w:tcPr>
          <w:p w14:paraId="11B2FA3D" w14:textId="77777777" w:rsidR="00EF4F39" w:rsidRPr="008F3D19" w:rsidRDefault="00EF4F39" w:rsidP="00EF4F39">
            <w:pPr>
              <w:tabs>
                <w:tab w:val="decimal" w:pos="1230"/>
              </w:tabs>
              <w:spacing w:line="300" w:lineRule="exact"/>
              <w:ind w:left="-113" w:right="-113"/>
              <w:rPr>
                <w:rFonts w:ascii="CordiaUPC" w:eastAsia="Times New Roman" w:hAnsi="CordiaUPC" w:cs="CordiaUPC"/>
                <w:b/>
                <w:bCs/>
                <w:sz w:val="26"/>
                <w:szCs w:val="26"/>
              </w:rPr>
            </w:pPr>
          </w:p>
        </w:tc>
        <w:tc>
          <w:tcPr>
            <w:tcW w:w="270" w:type="dxa"/>
          </w:tcPr>
          <w:p w14:paraId="1A36B3C1" w14:textId="77777777" w:rsidR="00EF4F39" w:rsidRPr="008F3D19" w:rsidRDefault="00EF4F39" w:rsidP="00EF4F39">
            <w:pPr>
              <w:tabs>
                <w:tab w:val="decimal" w:pos="1230"/>
              </w:tabs>
              <w:spacing w:line="300" w:lineRule="exact"/>
              <w:ind w:left="-113" w:right="-113"/>
              <w:rPr>
                <w:rFonts w:ascii="CordiaUPC" w:eastAsia="Times New Roman" w:hAnsi="CordiaUPC" w:cs="CordiaUPC"/>
                <w:b/>
                <w:bCs/>
                <w:sz w:val="26"/>
                <w:szCs w:val="26"/>
              </w:rPr>
            </w:pPr>
          </w:p>
        </w:tc>
        <w:tc>
          <w:tcPr>
            <w:tcW w:w="1602" w:type="dxa"/>
            <w:tcBorders>
              <w:top w:val="single" w:sz="4" w:space="0" w:color="000000"/>
            </w:tcBorders>
            <w:shd w:val="clear" w:color="auto" w:fill="auto"/>
          </w:tcPr>
          <w:p w14:paraId="3F9AB26E" w14:textId="77777777" w:rsidR="00EF4F39" w:rsidRPr="008F3D19" w:rsidRDefault="00EF4F39" w:rsidP="00EF4F39">
            <w:pPr>
              <w:tabs>
                <w:tab w:val="decimal" w:pos="1230"/>
              </w:tabs>
              <w:spacing w:line="300" w:lineRule="exact"/>
              <w:ind w:left="-113" w:right="-113"/>
              <w:rPr>
                <w:rFonts w:ascii="CordiaUPC" w:eastAsia="Times New Roman" w:hAnsi="CordiaUPC" w:cs="CordiaUPC"/>
                <w:b/>
                <w:bCs/>
                <w:sz w:val="26"/>
                <w:szCs w:val="26"/>
              </w:rPr>
            </w:pPr>
          </w:p>
        </w:tc>
      </w:tr>
      <w:tr w:rsidR="00EF4F39" w:rsidRPr="005C619D" w14:paraId="60899565" w14:textId="77777777" w:rsidTr="008F3D19">
        <w:tc>
          <w:tcPr>
            <w:tcW w:w="5274" w:type="dxa"/>
            <w:shd w:val="clear" w:color="auto" w:fill="auto"/>
            <w:vAlign w:val="bottom"/>
          </w:tcPr>
          <w:p w14:paraId="405D2F28" w14:textId="77777777" w:rsidR="00EF4F39" w:rsidRPr="008F3D19" w:rsidRDefault="00EF4F39" w:rsidP="00EF4F39">
            <w:pPr>
              <w:spacing w:line="300" w:lineRule="exact"/>
              <w:ind w:right="-29"/>
              <w:rPr>
                <w:rFonts w:ascii="CordiaUPC" w:eastAsia="Times New Roman" w:hAnsi="CordiaUPC" w:cs="CordiaUPC"/>
                <w:b/>
                <w:bCs/>
                <w:sz w:val="26"/>
                <w:szCs w:val="26"/>
              </w:rPr>
            </w:pPr>
            <w:r w:rsidRPr="008F3D19">
              <w:rPr>
                <w:rFonts w:ascii="CordiaUPC" w:eastAsia="Times New Roman" w:hAnsi="CordiaUPC" w:cs="CordiaUPC" w:hint="cs"/>
                <w:b/>
                <w:bCs/>
                <w:sz w:val="26"/>
                <w:szCs w:val="26"/>
              </w:rPr>
              <w:t xml:space="preserve">   in operating assets and liabilities</w:t>
            </w:r>
          </w:p>
        </w:tc>
        <w:tc>
          <w:tcPr>
            <w:tcW w:w="1638" w:type="dxa"/>
          </w:tcPr>
          <w:p w14:paraId="51E6F496" w14:textId="768712B9" w:rsidR="00EF4F39" w:rsidRPr="008F3D19" w:rsidRDefault="00560610" w:rsidP="00EF4F39">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(26)</w:t>
            </w:r>
          </w:p>
        </w:tc>
        <w:tc>
          <w:tcPr>
            <w:tcW w:w="270" w:type="dxa"/>
          </w:tcPr>
          <w:p w14:paraId="2441FD47" w14:textId="77777777" w:rsidR="00EF4F39" w:rsidRPr="008F3D19" w:rsidRDefault="00EF4F39" w:rsidP="00EF4F39">
            <w:pPr>
              <w:tabs>
                <w:tab w:val="decimal" w:pos="1230"/>
              </w:tabs>
              <w:spacing w:line="300" w:lineRule="exact"/>
              <w:ind w:left="-113" w:right="-113"/>
              <w:rPr>
                <w:rFonts w:ascii="CordiaUPC" w:eastAsia="Times New Roman" w:hAnsi="CordiaUPC" w:cs="CordiaUPC"/>
                <w:b/>
                <w:bCs/>
                <w:sz w:val="26"/>
                <w:szCs w:val="26"/>
              </w:rPr>
            </w:pPr>
          </w:p>
        </w:tc>
        <w:tc>
          <w:tcPr>
            <w:tcW w:w="1602" w:type="dxa"/>
            <w:shd w:val="clear" w:color="auto" w:fill="auto"/>
          </w:tcPr>
          <w:p w14:paraId="129E5E05" w14:textId="2B66D0EE" w:rsidR="00EF4F39" w:rsidRPr="008F3D19" w:rsidRDefault="00560610" w:rsidP="00EF4F39">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(3)</w:t>
            </w:r>
          </w:p>
        </w:tc>
      </w:tr>
      <w:tr w:rsidR="00EF4F39" w:rsidRPr="005C619D" w14:paraId="50865C4D" w14:textId="77777777" w:rsidTr="008F3D19">
        <w:tc>
          <w:tcPr>
            <w:tcW w:w="5274" w:type="dxa"/>
            <w:shd w:val="clear" w:color="auto" w:fill="auto"/>
            <w:vAlign w:val="bottom"/>
          </w:tcPr>
          <w:p w14:paraId="19352AA5" w14:textId="77777777" w:rsidR="00EF4F39" w:rsidRPr="008F3D19" w:rsidRDefault="00EF4F39" w:rsidP="00EF4F39">
            <w:pPr>
              <w:spacing w:line="200" w:lineRule="exact"/>
              <w:ind w:right="-29"/>
              <w:rPr>
                <w:rFonts w:ascii="CordiaUPC" w:eastAsia="Times New Roman" w:hAnsi="CordiaUPC" w:cs="CordiaUPC"/>
                <w:b/>
                <w:bCs/>
                <w:sz w:val="26"/>
                <w:szCs w:val="26"/>
              </w:rPr>
            </w:pPr>
          </w:p>
        </w:tc>
        <w:tc>
          <w:tcPr>
            <w:tcW w:w="1638" w:type="dxa"/>
          </w:tcPr>
          <w:p w14:paraId="27B1C573" w14:textId="77777777" w:rsidR="00EF4F39" w:rsidRPr="008F3D19" w:rsidRDefault="00EF4F39" w:rsidP="00EF4F39">
            <w:pPr>
              <w:tabs>
                <w:tab w:val="decimal" w:pos="1230"/>
              </w:tabs>
              <w:spacing w:line="200" w:lineRule="exact"/>
              <w:ind w:left="-113" w:right="-113"/>
              <w:rPr>
                <w:rFonts w:ascii="CordiaUPC" w:eastAsia="Times New Roman" w:hAnsi="CordiaUPC" w:cs="CordiaUPC"/>
                <w:b/>
                <w:bCs/>
                <w:sz w:val="26"/>
                <w:szCs w:val="26"/>
              </w:rPr>
            </w:pPr>
          </w:p>
        </w:tc>
        <w:tc>
          <w:tcPr>
            <w:tcW w:w="270" w:type="dxa"/>
          </w:tcPr>
          <w:p w14:paraId="69F08785" w14:textId="77777777" w:rsidR="00EF4F39" w:rsidRPr="008F3D19" w:rsidRDefault="00EF4F39" w:rsidP="00EF4F39">
            <w:pPr>
              <w:tabs>
                <w:tab w:val="decimal" w:pos="1230"/>
              </w:tabs>
              <w:spacing w:line="200" w:lineRule="exact"/>
              <w:ind w:left="-113" w:right="-113"/>
              <w:rPr>
                <w:rFonts w:ascii="CordiaUPC" w:eastAsia="Times New Roman" w:hAnsi="CordiaUPC" w:cs="CordiaUPC"/>
                <w:b/>
                <w:bCs/>
                <w:sz w:val="26"/>
                <w:szCs w:val="26"/>
              </w:rPr>
            </w:pPr>
          </w:p>
        </w:tc>
        <w:tc>
          <w:tcPr>
            <w:tcW w:w="1602" w:type="dxa"/>
            <w:shd w:val="clear" w:color="auto" w:fill="auto"/>
          </w:tcPr>
          <w:p w14:paraId="4B8BE2BD" w14:textId="77777777" w:rsidR="00EF4F39" w:rsidRPr="008F3D19" w:rsidRDefault="00EF4F39" w:rsidP="00EF4F39">
            <w:pPr>
              <w:tabs>
                <w:tab w:val="decimal" w:pos="1230"/>
              </w:tabs>
              <w:spacing w:line="200" w:lineRule="exact"/>
              <w:ind w:left="-113" w:right="-113"/>
              <w:rPr>
                <w:rFonts w:ascii="CordiaUPC" w:eastAsia="Times New Roman" w:hAnsi="CordiaUPC" w:cs="CordiaUPC"/>
                <w:b/>
                <w:bCs/>
                <w:sz w:val="26"/>
                <w:szCs w:val="26"/>
              </w:rPr>
            </w:pPr>
          </w:p>
        </w:tc>
      </w:tr>
      <w:tr w:rsidR="00EF4F39" w:rsidRPr="005C619D" w14:paraId="3CAF4748" w14:textId="77777777" w:rsidTr="008F3D19">
        <w:tc>
          <w:tcPr>
            <w:tcW w:w="5274" w:type="dxa"/>
            <w:shd w:val="clear" w:color="auto" w:fill="auto"/>
            <w:vAlign w:val="bottom"/>
          </w:tcPr>
          <w:p w14:paraId="4D8FE88A" w14:textId="77777777" w:rsidR="00EF4F39" w:rsidRPr="008F3D19" w:rsidRDefault="00EF4F39" w:rsidP="00EF4F39">
            <w:pPr>
              <w:spacing w:line="300" w:lineRule="exact"/>
              <w:ind w:right="-29"/>
              <w:rPr>
                <w:rFonts w:ascii="CordiaUPC" w:eastAsia="Times New Roman" w:hAnsi="CordiaUPC" w:cs="CordiaUPC"/>
                <w:b/>
                <w:bCs/>
                <w:sz w:val="26"/>
                <w:szCs w:val="26"/>
              </w:rPr>
            </w:pPr>
            <w:bookmarkStart w:id="17" w:name="_Hlk78562908"/>
            <w:r w:rsidRPr="008F3D19">
              <w:rPr>
                <w:rFonts w:ascii="CordiaUPC" w:eastAsia="Times New Roman" w:hAnsi="CordiaUPC" w:cs="CordiaUPC" w:hint="cs"/>
                <w:b/>
                <w:bCs/>
                <w:i/>
                <w:iCs/>
                <w:sz w:val="26"/>
                <w:szCs w:val="26"/>
                <w:lang w:bidi="th-TH"/>
              </w:rPr>
              <w:t xml:space="preserve">Decrease (increase) </w:t>
            </w:r>
            <w:r w:rsidRPr="008F3D19">
              <w:rPr>
                <w:rFonts w:ascii="CordiaUPC" w:eastAsia="Times New Roman" w:hAnsi="CordiaUPC" w:cs="CordiaUPC" w:hint="cs"/>
                <w:b/>
                <w:bCs/>
                <w:i/>
                <w:iCs/>
                <w:sz w:val="26"/>
                <w:szCs w:val="26"/>
              </w:rPr>
              <w:t>in operating assets</w:t>
            </w:r>
          </w:p>
        </w:tc>
        <w:tc>
          <w:tcPr>
            <w:tcW w:w="1638" w:type="dxa"/>
          </w:tcPr>
          <w:p w14:paraId="24D8C58F"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2B1FC71B"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7D262D92"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EF4F39" w:rsidRPr="005C619D" w14:paraId="4AA3995D" w14:textId="77777777" w:rsidTr="008F3D19">
        <w:tc>
          <w:tcPr>
            <w:tcW w:w="5274" w:type="dxa"/>
            <w:shd w:val="clear" w:color="auto" w:fill="auto"/>
            <w:vAlign w:val="bottom"/>
          </w:tcPr>
          <w:p w14:paraId="2B4E57C5" w14:textId="77777777" w:rsidR="00EF4F39" w:rsidRPr="008F3D19" w:rsidRDefault="00EF4F39" w:rsidP="00EF4F39">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Intercompany and money market items</w:t>
            </w:r>
          </w:p>
        </w:tc>
        <w:tc>
          <w:tcPr>
            <w:tcW w:w="1638" w:type="dxa"/>
          </w:tcPr>
          <w:p w14:paraId="7789E666" w14:textId="689DDDB4" w:rsidR="00EF4F39" w:rsidRPr="008F3D19" w:rsidRDefault="00D84A6C"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(279)</w:t>
            </w:r>
          </w:p>
        </w:tc>
        <w:tc>
          <w:tcPr>
            <w:tcW w:w="270" w:type="dxa"/>
          </w:tcPr>
          <w:p w14:paraId="0058BBFD"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67307FCC" w14:textId="7EEA40C4"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13</w:t>
            </w:r>
          </w:p>
        </w:tc>
      </w:tr>
      <w:tr w:rsidR="00EF4F39" w:rsidRPr="005C619D" w14:paraId="39D126C4" w14:textId="77777777" w:rsidTr="008F3D19">
        <w:tc>
          <w:tcPr>
            <w:tcW w:w="5274" w:type="dxa"/>
            <w:shd w:val="clear" w:color="auto" w:fill="auto"/>
            <w:vAlign w:val="bottom"/>
          </w:tcPr>
          <w:p w14:paraId="013F6E5D" w14:textId="77777777" w:rsidR="00EF4F39" w:rsidRPr="008F3D19" w:rsidRDefault="00EF4F39" w:rsidP="00EF4F39">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Loans to customers</w:t>
            </w:r>
          </w:p>
        </w:tc>
        <w:tc>
          <w:tcPr>
            <w:tcW w:w="1638" w:type="dxa"/>
          </w:tcPr>
          <w:p w14:paraId="797996A3" w14:textId="0BCBD4F4" w:rsidR="00EF4F39" w:rsidRPr="008F3D19" w:rsidRDefault="00D84A6C"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r w:rsidR="00560610">
              <w:rPr>
                <w:rFonts w:ascii="CordiaUPC" w:eastAsia="Times New Roman" w:hAnsi="CordiaUPC" w:cs="CordiaUPC"/>
                <w:sz w:val="26"/>
                <w:szCs w:val="26"/>
              </w:rPr>
              <w:t>466</w:t>
            </w:r>
            <w:r>
              <w:rPr>
                <w:rFonts w:ascii="CordiaUPC" w:eastAsia="Times New Roman" w:hAnsi="CordiaUPC" w:cs="CordiaUPC"/>
                <w:sz w:val="26"/>
                <w:szCs w:val="26"/>
              </w:rPr>
              <w:t>)</w:t>
            </w:r>
          </w:p>
        </w:tc>
        <w:tc>
          <w:tcPr>
            <w:tcW w:w="270" w:type="dxa"/>
          </w:tcPr>
          <w:p w14:paraId="4894D58A"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10D0EAEC" w14:textId="38F25DAC" w:rsidR="00EF4F39" w:rsidRPr="008F3D19" w:rsidRDefault="00560610" w:rsidP="00EF4F39">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5</w:t>
            </w:r>
          </w:p>
        </w:tc>
      </w:tr>
      <w:tr w:rsidR="00D84A6C" w:rsidRPr="005C619D" w14:paraId="37971B86" w14:textId="77777777" w:rsidTr="007B4CAD">
        <w:tc>
          <w:tcPr>
            <w:tcW w:w="5274" w:type="dxa"/>
            <w:shd w:val="clear" w:color="auto" w:fill="auto"/>
            <w:vAlign w:val="bottom"/>
          </w:tcPr>
          <w:p w14:paraId="54EA9CF4" w14:textId="4B09C3A5" w:rsidR="00D84A6C" w:rsidRPr="008F3D19" w:rsidRDefault="00D84A6C" w:rsidP="007B4CAD">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Other assets</w:t>
            </w:r>
          </w:p>
        </w:tc>
        <w:tc>
          <w:tcPr>
            <w:tcW w:w="1638" w:type="dxa"/>
          </w:tcPr>
          <w:p w14:paraId="47941F2C" w14:textId="6CB149DF" w:rsidR="00D84A6C" w:rsidRPr="008F3D19" w:rsidRDefault="0001029F" w:rsidP="007B4CAD">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r w:rsidR="00BB4822">
              <w:rPr>
                <w:rFonts w:ascii="CordiaUPC" w:eastAsia="Times New Roman" w:hAnsi="CordiaUPC" w:cs="CordiaUPC"/>
                <w:sz w:val="26"/>
                <w:szCs w:val="26"/>
              </w:rPr>
              <w:t>3</w:t>
            </w:r>
            <w:r>
              <w:rPr>
                <w:rFonts w:ascii="CordiaUPC" w:eastAsia="Times New Roman" w:hAnsi="CordiaUPC" w:cs="CordiaUPC"/>
                <w:sz w:val="26"/>
                <w:szCs w:val="26"/>
              </w:rPr>
              <w:t>)</w:t>
            </w:r>
          </w:p>
        </w:tc>
        <w:tc>
          <w:tcPr>
            <w:tcW w:w="270" w:type="dxa"/>
          </w:tcPr>
          <w:p w14:paraId="187CAF5B" w14:textId="77777777" w:rsidR="00D84A6C" w:rsidRPr="008F3D19" w:rsidRDefault="00D84A6C" w:rsidP="007B4CAD">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025FFDC5" w14:textId="77777777" w:rsidR="00D84A6C" w:rsidRPr="008F3D19" w:rsidRDefault="00D84A6C" w:rsidP="007B4CAD">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w:t>
            </w:r>
          </w:p>
        </w:tc>
      </w:tr>
      <w:bookmarkEnd w:id="17"/>
      <w:tr w:rsidR="00EF4F39" w:rsidRPr="005C619D" w14:paraId="02FC9C95" w14:textId="77777777" w:rsidTr="008F3D19">
        <w:tc>
          <w:tcPr>
            <w:tcW w:w="5274" w:type="dxa"/>
            <w:shd w:val="clear" w:color="auto" w:fill="auto"/>
            <w:vAlign w:val="bottom"/>
          </w:tcPr>
          <w:p w14:paraId="27C90E89" w14:textId="77777777" w:rsidR="00EF4F39" w:rsidRPr="008F3D19" w:rsidRDefault="00EF4F39" w:rsidP="00EF4F39">
            <w:pPr>
              <w:spacing w:line="200" w:lineRule="exact"/>
              <w:ind w:left="612" w:right="-29"/>
              <w:rPr>
                <w:rFonts w:ascii="CordiaUPC" w:eastAsia="Times New Roman" w:hAnsi="CordiaUPC" w:cs="CordiaUPC"/>
                <w:sz w:val="26"/>
                <w:szCs w:val="26"/>
              </w:rPr>
            </w:pPr>
          </w:p>
        </w:tc>
        <w:tc>
          <w:tcPr>
            <w:tcW w:w="1638" w:type="dxa"/>
          </w:tcPr>
          <w:p w14:paraId="673F75BC" w14:textId="77777777" w:rsidR="00EF4F39" w:rsidRPr="008F3D19" w:rsidRDefault="00EF4F39" w:rsidP="00EF4F39">
            <w:pPr>
              <w:tabs>
                <w:tab w:val="decimal" w:pos="1230"/>
              </w:tabs>
              <w:spacing w:line="200" w:lineRule="exact"/>
              <w:ind w:left="-113" w:right="-113"/>
              <w:rPr>
                <w:rFonts w:ascii="CordiaUPC" w:eastAsia="Times New Roman" w:hAnsi="CordiaUPC" w:cs="CordiaUPC"/>
                <w:sz w:val="26"/>
                <w:szCs w:val="26"/>
              </w:rPr>
            </w:pPr>
          </w:p>
        </w:tc>
        <w:tc>
          <w:tcPr>
            <w:tcW w:w="270" w:type="dxa"/>
          </w:tcPr>
          <w:p w14:paraId="08949095" w14:textId="77777777" w:rsidR="00EF4F39" w:rsidRPr="008F3D19" w:rsidRDefault="00EF4F39" w:rsidP="00EF4F39">
            <w:pPr>
              <w:tabs>
                <w:tab w:val="decimal" w:pos="1230"/>
              </w:tabs>
              <w:spacing w:line="200" w:lineRule="exact"/>
              <w:ind w:left="-113" w:right="-113"/>
              <w:rPr>
                <w:rFonts w:ascii="CordiaUPC" w:eastAsia="Times New Roman" w:hAnsi="CordiaUPC" w:cs="CordiaUPC"/>
                <w:sz w:val="26"/>
                <w:szCs w:val="26"/>
              </w:rPr>
            </w:pPr>
          </w:p>
        </w:tc>
        <w:tc>
          <w:tcPr>
            <w:tcW w:w="1602" w:type="dxa"/>
            <w:shd w:val="clear" w:color="auto" w:fill="auto"/>
          </w:tcPr>
          <w:p w14:paraId="467B4B17" w14:textId="77777777" w:rsidR="00EF4F39" w:rsidRPr="008F3D19" w:rsidRDefault="00EF4F39" w:rsidP="00EF4F39">
            <w:pPr>
              <w:tabs>
                <w:tab w:val="decimal" w:pos="1230"/>
              </w:tabs>
              <w:spacing w:line="200" w:lineRule="exact"/>
              <w:ind w:left="-113" w:right="-113"/>
              <w:rPr>
                <w:rFonts w:ascii="CordiaUPC" w:eastAsia="Times New Roman" w:hAnsi="CordiaUPC" w:cs="CordiaUPC"/>
                <w:sz w:val="26"/>
                <w:szCs w:val="26"/>
              </w:rPr>
            </w:pPr>
          </w:p>
        </w:tc>
      </w:tr>
      <w:tr w:rsidR="00EF4F39" w:rsidRPr="005C619D" w14:paraId="407B2906" w14:textId="77777777" w:rsidTr="008F3D19">
        <w:trPr>
          <w:trHeight w:val="236"/>
        </w:trPr>
        <w:tc>
          <w:tcPr>
            <w:tcW w:w="5274" w:type="dxa"/>
            <w:shd w:val="clear" w:color="auto" w:fill="auto"/>
          </w:tcPr>
          <w:p w14:paraId="300FB0D5" w14:textId="7756CAEE" w:rsidR="00EF4F39" w:rsidRPr="008F3D19" w:rsidRDefault="00D76F88" w:rsidP="00EF4F39">
            <w:pPr>
              <w:spacing w:line="300" w:lineRule="exact"/>
              <w:ind w:right="-29"/>
              <w:rPr>
                <w:rFonts w:ascii="CordiaUPC" w:eastAsia="Times New Roman" w:hAnsi="CordiaUPC" w:cs="CordiaUPC"/>
                <w:b/>
                <w:bCs/>
                <w:sz w:val="26"/>
                <w:szCs w:val="26"/>
              </w:rPr>
            </w:pPr>
            <w:r w:rsidRPr="00D76F88">
              <w:rPr>
                <w:rFonts w:ascii="CordiaUPC" w:eastAsia="Times New Roman" w:hAnsi="CordiaUPC" w:cs="CordiaUPC"/>
                <w:b/>
                <w:bCs/>
                <w:i/>
                <w:iCs/>
                <w:sz w:val="26"/>
                <w:szCs w:val="26"/>
                <w:lang w:val="en-US" w:bidi="th-TH"/>
              </w:rPr>
              <w:t>Increase (decrease) in operating liabilities</w:t>
            </w:r>
          </w:p>
        </w:tc>
        <w:tc>
          <w:tcPr>
            <w:tcW w:w="1638" w:type="dxa"/>
          </w:tcPr>
          <w:p w14:paraId="64FFB7C4"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4139C99F"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60F8B66C"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EF4F39" w:rsidRPr="005C619D" w14:paraId="3C5DE12A" w14:textId="77777777" w:rsidTr="008F3D19">
        <w:tc>
          <w:tcPr>
            <w:tcW w:w="5274" w:type="dxa"/>
            <w:shd w:val="clear" w:color="auto" w:fill="auto"/>
            <w:vAlign w:val="bottom"/>
          </w:tcPr>
          <w:p w14:paraId="4FE19236" w14:textId="77777777" w:rsidR="00EF4F39" w:rsidRPr="008F3D19" w:rsidRDefault="00EF4F39" w:rsidP="00EF4F39">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Other payables</w:t>
            </w:r>
          </w:p>
        </w:tc>
        <w:tc>
          <w:tcPr>
            <w:tcW w:w="1638" w:type="dxa"/>
          </w:tcPr>
          <w:p w14:paraId="1BB302F4" w14:textId="50A37D36" w:rsidR="00EF4F39" w:rsidRPr="008F3D19" w:rsidRDefault="00D84A6C" w:rsidP="00EF4F39">
            <w:pPr>
              <w:tabs>
                <w:tab w:val="decimal" w:pos="1230"/>
              </w:tabs>
              <w:spacing w:line="300" w:lineRule="exact"/>
              <w:ind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2</w:t>
            </w:r>
          </w:p>
        </w:tc>
        <w:tc>
          <w:tcPr>
            <w:tcW w:w="270" w:type="dxa"/>
          </w:tcPr>
          <w:p w14:paraId="3D84FC3E"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31CDB9CE" w14:textId="7205C237" w:rsidR="00EF4F39" w:rsidRPr="008F3D19" w:rsidRDefault="00EF4F39" w:rsidP="00EF4F39">
            <w:pPr>
              <w:tabs>
                <w:tab w:val="decimal" w:pos="1230"/>
              </w:tabs>
              <w:spacing w:line="300" w:lineRule="exact"/>
              <w:ind w:left="-113" w:right="-113"/>
              <w:rPr>
                <w:rFonts w:ascii="CordiaUPC" w:eastAsia="Times New Roman" w:hAnsi="CordiaUPC" w:cs="CordiaUPC"/>
                <w:sz w:val="26"/>
                <w:szCs w:val="26"/>
                <w:lang w:val="en-US" w:bidi="th-TH"/>
              </w:rPr>
            </w:pPr>
            <w:r w:rsidRPr="008F3D19">
              <w:rPr>
                <w:rFonts w:ascii="CordiaUPC" w:eastAsia="Times New Roman" w:hAnsi="CordiaUPC" w:cs="CordiaUPC" w:hint="cs"/>
                <w:sz w:val="26"/>
                <w:szCs w:val="26"/>
                <w:lang w:val="en-US" w:bidi="th-TH"/>
              </w:rPr>
              <w:t>(15)</w:t>
            </w:r>
          </w:p>
        </w:tc>
      </w:tr>
      <w:tr w:rsidR="00D84A6C" w:rsidRPr="005C619D" w14:paraId="2D67FF1F" w14:textId="77777777" w:rsidTr="008F3D19">
        <w:tc>
          <w:tcPr>
            <w:tcW w:w="5274" w:type="dxa"/>
            <w:shd w:val="clear" w:color="auto" w:fill="auto"/>
            <w:vAlign w:val="bottom"/>
          </w:tcPr>
          <w:p w14:paraId="7544FB24" w14:textId="04D0F557" w:rsidR="00D84A6C" w:rsidRPr="008F3D19" w:rsidRDefault="00D84A6C" w:rsidP="00EF4F39">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Accrued expenses</w:t>
            </w:r>
          </w:p>
        </w:tc>
        <w:tc>
          <w:tcPr>
            <w:tcW w:w="1638" w:type="dxa"/>
          </w:tcPr>
          <w:p w14:paraId="72639BC5" w14:textId="1CE7A31F" w:rsidR="00D84A6C" w:rsidRPr="008F3D19" w:rsidRDefault="00D84A6C" w:rsidP="00EF4F39">
            <w:pPr>
              <w:tabs>
                <w:tab w:val="decimal" w:pos="1230"/>
              </w:tabs>
              <w:spacing w:line="30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14</w:t>
            </w:r>
          </w:p>
        </w:tc>
        <w:tc>
          <w:tcPr>
            <w:tcW w:w="270" w:type="dxa"/>
          </w:tcPr>
          <w:p w14:paraId="725BD2F8" w14:textId="77777777" w:rsidR="00D84A6C" w:rsidRPr="008F3D19" w:rsidRDefault="00D84A6C"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47B95E6B" w14:textId="7D69AF47" w:rsidR="00D84A6C" w:rsidRPr="008F3D19" w:rsidRDefault="00D84A6C" w:rsidP="00EF4F39">
            <w:pPr>
              <w:tabs>
                <w:tab w:val="decimal" w:pos="1230"/>
              </w:tabs>
              <w:spacing w:line="30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w:t>
            </w:r>
          </w:p>
        </w:tc>
      </w:tr>
      <w:tr w:rsidR="00EF4F39" w:rsidRPr="005C619D" w14:paraId="55493892" w14:textId="77777777" w:rsidTr="008F3D19">
        <w:tc>
          <w:tcPr>
            <w:tcW w:w="5274" w:type="dxa"/>
            <w:shd w:val="clear" w:color="auto" w:fill="auto"/>
            <w:vAlign w:val="bottom"/>
          </w:tcPr>
          <w:p w14:paraId="7893CD1D" w14:textId="7DC1EDED" w:rsidR="00EF4F39" w:rsidRPr="008F3D19" w:rsidRDefault="00D84A6C" w:rsidP="00EF4F39">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Other liabilities</w:t>
            </w:r>
          </w:p>
        </w:tc>
        <w:tc>
          <w:tcPr>
            <w:tcW w:w="1638" w:type="dxa"/>
          </w:tcPr>
          <w:p w14:paraId="5930CEF7" w14:textId="13D1A326" w:rsidR="00EF4F39" w:rsidRPr="008F3D19" w:rsidRDefault="00D84A6C" w:rsidP="00EF4F39">
            <w:pPr>
              <w:tabs>
                <w:tab w:val="decimal" w:pos="1230"/>
              </w:tabs>
              <w:spacing w:line="300" w:lineRule="exact"/>
              <w:ind w:left="-113"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2</w:t>
            </w:r>
          </w:p>
        </w:tc>
        <w:tc>
          <w:tcPr>
            <w:tcW w:w="270" w:type="dxa"/>
          </w:tcPr>
          <w:p w14:paraId="4080B644"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24DD350F" w14:textId="1A211E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lang w:val="en-US" w:bidi="th-TH"/>
              </w:rPr>
            </w:pPr>
            <w:r w:rsidRPr="008F3D19">
              <w:rPr>
                <w:rFonts w:ascii="CordiaUPC" w:eastAsia="Times New Roman" w:hAnsi="CordiaUPC" w:cs="CordiaUPC" w:hint="cs"/>
                <w:sz w:val="26"/>
                <w:szCs w:val="26"/>
                <w:lang w:val="en-US" w:bidi="th-TH"/>
              </w:rPr>
              <w:t>-</w:t>
            </w:r>
          </w:p>
        </w:tc>
      </w:tr>
      <w:tr w:rsidR="00EF4F39" w:rsidRPr="005C619D" w14:paraId="03669161" w14:textId="77777777" w:rsidTr="008F3D19">
        <w:tc>
          <w:tcPr>
            <w:tcW w:w="5274" w:type="dxa"/>
            <w:shd w:val="clear" w:color="auto" w:fill="auto"/>
            <w:vAlign w:val="bottom"/>
          </w:tcPr>
          <w:p w14:paraId="750C14C0" w14:textId="77777777" w:rsidR="00EF4F39" w:rsidRPr="008F3D19" w:rsidRDefault="00EF4F39" w:rsidP="00EF4F39">
            <w:pPr>
              <w:spacing w:line="300" w:lineRule="exact"/>
              <w:ind w:right="72"/>
              <w:rPr>
                <w:rFonts w:ascii="CordiaUPC" w:eastAsia="Times New Roman" w:hAnsi="CordiaUPC" w:cs="CordiaUPC"/>
                <w:b/>
                <w:bCs/>
                <w:sz w:val="26"/>
                <w:szCs w:val="26"/>
              </w:rPr>
            </w:pPr>
            <w:r w:rsidRPr="008F3D19">
              <w:rPr>
                <w:rFonts w:ascii="CordiaUPC" w:eastAsia="Times New Roman" w:hAnsi="CordiaUPC" w:cs="CordiaUPC" w:hint="cs"/>
                <w:b/>
                <w:bCs/>
                <w:sz w:val="26"/>
                <w:szCs w:val="26"/>
              </w:rPr>
              <w:t>Net cash used in operating activities</w:t>
            </w:r>
          </w:p>
        </w:tc>
        <w:tc>
          <w:tcPr>
            <w:tcW w:w="1638" w:type="dxa"/>
            <w:tcBorders>
              <w:top w:val="single" w:sz="4" w:space="0" w:color="auto"/>
              <w:bottom w:val="single" w:sz="4" w:space="0" w:color="auto"/>
            </w:tcBorders>
          </w:tcPr>
          <w:p w14:paraId="6B84F02D" w14:textId="12EA9DDE" w:rsidR="00EF4F39" w:rsidRPr="008F3D19" w:rsidRDefault="00D84A6C" w:rsidP="00EF4F39">
            <w:pPr>
              <w:tabs>
                <w:tab w:val="decimal" w:pos="1230"/>
              </w:tabs>
              <w:spacing w:line="300" w:lineRule="exact"/>
              <w:ind w:left="-113" w:right="-113"/>
              <w:rPr>
                <w:rFonts w:ascii="CordiaUPC" w:eastAsia="Times New Roman" w:hAnsi="CordiaUPC" w:cs="CordiaUPC"/>
                <w:b/>
                <w:bCs/>
                <w:sz w:val="26"/>
                <w:szCs w:val="26"/>
                <w:cs/>
              </w:rPr>
            </w:pPr>
            <w:r>
              <w:rPr>
                <w:rFonts w:ascii="CordiaUPC" w:eastAsia="Times New Roman" w:hAnsi="CordiaUPC" w:cs="CordiaUPC"/>
                <w:b/>
                <w:bCs/>
                <w:sz w:val="26"/>
                <w:szCs w:val="26"/>
              </w:rPr>
              <w:t>(7</w:t>
            </w:r>
            <w:r w:rsidR="00BB4822">
              <w:rPr>
                <w:rFonts w:ascii="CordiaUPC" w:eastAsia="Times New Roman" w:hAnsi="CordiaUPC" w:cs="CordiaUPC"/>
                <w:b/>
                <w:bCs/>
                <w:sz w:val="26"/>
                <w:szCs w:val="26"/>
              </w:rPr>
              <w:t>56</w:t>
            </w:r>
            <w:r>
              <w:rPr>
                <w:rFonts w:ascii="CordiaUPC" w:eastAsia="Times New Roman" w:hAnsi="CordiaUPC" w:cs="CordiaUPC"/>
                <w:b/>
                <w:bCs/>
                <w:sz w:val="26"/>
                <w:szCs w:val="26"/>
              </w:rPr>
              <w:t>)</w:t>
            </w:r>
          </w:p>
        </w:tc>
        <w:tc>
          <w:tcPr>
            <w:tcW w:w="270" w:type="dxa"/>
          </w:tcPr>
          <w:p w14:paraId="65FED3E0" w14:textId="77777777" w:rsidR="00EF4F39" w:rsidRPr="008F3D19" w:rsidRDefault="00EF4F39" w:rsidP="00EF4F39">
            <w:pPr>
              <w:tabs>
                <w:tab w:val="decimal" w:pos="1230"/>
              </w:tabs>
              <w:spacing w:line="300" w:lineRule="exact"/>
              <w:ind w:left="-113" w:right="-113"/>
              <w:rPr>
                <w:rFonts w:ascii="CordiaUPC" w:eastAsia="Times New Roman" w:hAnsi="CordiaUPC" w:cs="CordiaUPC"/>
                <w:b/>
                <w:bCs/>
                <w:sz w:val="26"/>
                <w:szCs w:val="26"/>
                <w:cs/>
              </w:rPr>
            </w:pPr>
          </w:p>
        </w:tc>
        <w:tc>
          <w:tcPr>
            <w:tcW w:w="1602" w:type="dxa"/>
            <w:tcBorders>
              <w:top w:val="single" w:sz="4" w:space="0" w:color="000000"/>
            </w:tcBorders>
            <w:shd w:val="clear" w:color="auto" w:fill="auto"/>
          </w:tcPr>
          <w:p w14:paraId="7C131702" w14:textId="0591934E" w:rsidR="00EF4F39" w:rsidRPr="008F3D19" w:rsidRDefault="00560610" w:rsidP="00EF4F39">
            <w:pPr>
              <w:tabs>
                <w:tab w:val="decimal" w:pos="1230"/>
              </w:tabs>
              <w:spacing w:line="300" w:lineRule="exact"/>
              <w:ind w:left="-113" w:right="-113"/>
              <w:rPr>
                <w:rFonts w:ascii="CordiaUPC" w:eastAsia="Times New Roman" w:hAnsi="CordiaUPC" w:cs="CordiaUPC"/>
                <w:b/>
                <w:bCs/>
                <w:sz w:val="26"/>
                <w:szCs w:val="26"/>
                <w:cs/>
              </w:rPr>
            </w:pPr>
            <w:r>
              <w:rPr>
                <w:rFonts w:ascii="CordiaUPC" w:eastAsia="Times New Roman" w:hAnsi="CordiaUPC" w:cs="CordiaUPC"/>
                <w:b/>
                <w:bCs/>
                <w:sz w:val="26"/>
                <w:szCs w:val="26"/>
              </w:rPr>
              <w:t>-</w:t>
            </w:r>
          </w:p>
        </w:tc>
      </w:tr>
      <w:tr w:rsidR="00EF4F39" w:rsidRPr="005C619D" w14:paraId="6581383D" w14:textId="77777777" w:rsidTr="00CB5F30">
        <w:trPr>
          <w:trHeight w:val="145"/>
        </w:trPr>
        <w:tc>
          <w:tcPr>
            <w:tcW w:w="5274" w:type="dxa"/>
            <w:shd w:val="clear" w:color="auto" w:fill="auto"/>
          </w:tcPr>
          <w:p w14:paraId="10E3EE37" w14:textId="77777777" w:rsidR="00EF4F39" w:rsidRPr="00CB5F30" w:rsidRDefault="00EF4F39" w:rsidP="00EF4F39">
            <w:pPr>
              <w:spacing w:line="30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13365B65"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270" w:type="dxa"/>
          </w:tcPr>
          <w:p w14:paraId="275CFA00"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c>
          <w:tcPr>
            <w:tcW w:w="1602" w:type="dxa"/>
            <w:tcBorders>
              <w:top w:val="single" w:sz="4" w:space="0" w:color="000000"/>
            </w:tcBorders>
            <w:shd w:val="clear" w:color="auto" w:fill="auto"/>
          </w:tcPr>
          <w:p w14:paraId="34EF9057" w14:textId="77777777" w:rsidR="00EF4F39" w:rsidRPr="008F3D19" w:rsidRDefault="00EF4F39" w:rsidP="00EF4F39">
            <w:pPr>
              <w:tabs>
                <w:tab w:val="decimal" w:pos="1230"/>
              </w:tabs>
              <w:spacing w:line="300" w:lineRule="exact"/>
              <w:ind w:left="-113" w:right="-113"/>
              <w:rPr>
                <w:rFonts w:ascii="CordiaUPC" w:eastAsia="Times New Roman" w:hAnsi="CordiaUPC" w:cs="CordiaUPC"/>
                <w:sz w:val="26"/>
                <w:szCs w:val="26"/>
              </w:rPr>
            </w:pPr>
          </w:p>
        </w:tc>
      </w:tr>
      <w:tr w:rsidR="00CB5F30" w:rsidRPr="005C619D" w14:paraId="1420BECC" w14:textId="77777777" w:rsidTr="00CB5F30">
        <w:tc>
          <w:tcPr>
            <w:tcW w:w="5274" w:type="dxa"/>
            <w:shd w:val="clear" w:color="auto" w:fill="auto"/>
            <w:vAlign w:val="bottom"/>
          </w:tcPr>
          <w:p w14:paraId="60BCC2FE" w14:textId="32BD2940" w:rsidR="00CB5F30" w:rsidRPr="00D84A6C" w:rsidRDefault="00CB5F30" w:rsidP="007B4CAD">
            <w:pPr>
              <w:spacing w:line="300" w:lineRule="exact"/>
              <w:ind w:right="-29"/>
              <w:rPr>
                <w:rFonts w:ascii="CordiaUPC" w:eastAsia="Times New Roman" w:hAnsi="CordiaUPC" w:cs="CordiaUPC"/>
                <w:b/>
                <w:bCs/>
                <w:i/>
                <w:iCs/>
                <w:sz w:val="26"/>
                <w:szCs w:val="26"/>
                <w:lang w:bidi="th-TH"/>
              </w:rPr>
            </w:pPr>
            <w:r w:rsidRPr="00D84A6C">
              <w:rPr>
                <w:rFonts w:ascii="CordiaUPC" w:eastAsia="Times New Roman" w:hAnsi="CordiaUPC" w:cs="CordiaUPC"/>
                <w:b/>
                <w:bCs/>
                <w:i/>
                <w:iCs/>
                <w:sz w:val="26"/>
                <w:szCs w:val="26"/>
                <w:lang w:bidi="th-TH"/>
              </w:rPr>
              <w:t xml:space="preserve">Cash flows from </w:t>
            </w:r>
            <w:r>
              <w:rPr>
                <w:rFonts w:ascii="CordiaUPC" w:eastAsia="Times New Roman" w:hAnsi="CordiaUPC" w:cs="CordiaUPC"/>
                <w:b/>
                <w:bCs/>
                <w:i/>
                <w:iCs/>
                <w:sz w:val="26"/>
                <w:szCs w:val="26"/>
                <w:lang w:bidi="th-TH"/>
              </w:rPr>
              <w:t>investing</w:t>
            </w:r>
            <w:r w:rsidRPr="00D84A6C">
              <w:rPr>
                <w:rFonts w:ascii="CordiaUPC" w:eastAsia="Times New Roman" w:hAnsi="CordiaUPC" w:cs="CordiaUPC"/>
                <w:b/>
                <w:bCs/>
                <w:i/>
                <w:iCs/>
                <w:sz w:val="26"/>
                <w:szCs w:val="26"/>
                <w:lang w:bidi="th-TH"/>
              </w:rPr>
              <w:t xml:space="preserve"> activities</w:t>
            </w:r>
          </w:p>
        </w:tc>
        <w:tc>
          <w:tcPr>
            <w:tcW w:w="1638" w:type="dxa"/>
          </w:tcPr>
          <w:p w14:paraId="4491799F" w14:textId="77777777" w:rsidR="00CB5F30" w:rsidRPr="008F3D19" w:rsidRDefault="00CB5F30" w:rsidP="007B4CAD">
            <w:pPr>
              <w:tabs>
                <w:tab w:val="decimal" w:pos="1230"/>
              </w:tabs>
              <w:spacing w:line="300" w:lineRule="exact"/>
              <w:ind w:left="-113" w:right="-113"/>
              <w:rPr>
                <w:rFonts w:ascii="CordiaUPC" w:eastAsia="Times New Roman" w:hAnsi="CordiaUPC" w:cs="CordiaUPC"/>
                <w:sz w:val="26"/>
                <w:szCs w:val="26"/>
              </w:rPr>
            </w:pPr>
          </w:p>
        </w:tc>
        <w:tc>
          <w:tcPr>
            <w:tcW w:w="270" w:type="dxa"/>
          </w:tcPr>
          <w:p w14:paraId="1BF39019" w14:textId="77777777" w:rsidR="00CB5F30" w:rsidRPr="008F3D19" w:rsidRDefault="00CB5F30" w:rsidP="007B4CAD">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69EBBF8F" w14:textId="77777777" w:rsidR="00CB5F30" w:rsidRPr="008F3D19" w:rsidRDefault="00CB5F30" w:rsidP="007B4CAD">
            <w:pPr>
              <w:tabs>
                <w:tab w:val="decimal" w:pos="1230"/>
              </w:tabs>
              <w:spacing w:line="300" w:lineRule="exact"/>
              <w:ind w:left="-113" w:right="-113"/>
              <w:rPr>
                <w:rFonts w:ascii="CordiaUPC" w:eastAsia="Times New Roman" w:hAnsi="CordiaUPC" w:cs="CordiaUPC"/>
                <w:sz w:val="26"/>
                <w:szCs w:val="26"/>
              </w:rPr>
            </w:pPr>
          </w:p>
        </w:tc>
      </w:tr>
      <w:tr w:rsidR="00CB5F30" w:rsidRPr="005C619D" w14:paraId="2EC34E27" w14:textId="77777777" w:rsidTr="00CB5F30">
        <w:tc>
          <w:tcPr>
            <w:tcW w:w="5274" w:type="dxa"/>
            <w:shd w:val="clear" w:color="auto" w:fill="auto"/>
            <w:vAlign w:val="bottom"/>
          </w:tcPr>
          <w:p w14:paraId="2067A59B" w14:textId="78A31E19" w:rsidR="00CB5F30" w:rsidRPr="00CB5F30" w:rsidRDefault="00CB5F30" w:rsidP="00CB5F30">
            <w:pPr>
              <w:spacing w:line="300" w:lineRule="exact"/>
              <w:ind w:right="-29"/>
              <w:rPr>
                <w:rFonts w:ascii="CordiaUPC" w:eastAsia="Times New Roman" w:hAnsi="CordiaUPC" w:cs="CordiaUPC"/>
                <w:sz w:val="26"/>
                <w:szCs w:val="26"/>
                <w:lang w:bidi="th-TH"/>
              </w:rPr>
            </w:pPr>
            <w:r w:rsidRPr="00CB5F30">
              <w:rPr>
                <w:rFonts w:ascii="CordiaUPC" w:eastAsia="Times New Roman" w:hAnsi="CordiaUPC" w:cs="CordiaUPC"/>
                <w:sz w:val="26"/>
                <w:szCs w:val="26"/>
                <w:lang w:bidi="th-TH"/>
              </w:rPr>
              <w:t>Pur</w:t>
            </w:r>
            <w:r>
              <w:rPr>
                <w:rFonts w:ascii="CordiaUPC" w:eastAsia="Times New Roman" w:hAnsi="CordiaUPC" w:cs="CordiaUPC"/>
                <w:sz w:val="26"/>
                <w:szCs w:val="26"/>
                <w:lang w:bidi="th-TH"/>
              </w:rPr>
              <w:t>chase of premises and equipment</w:t>
            </w:r>
          </w:p>
        </w:tc>
        <w:tc>
          <w:tcPr>
            <w:tcW w:w="1638" w:type="dxa"/>
            <w:tcBorders>
              <w:bottom w:val="single" w:sz="4" w:space="0" w:color="auto"/>
            </w:tcBorders>
          </w:tcPr>
          <w:p w14:paraId="4348E4EE" w14:textId="08E3485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lang w:val="en-US" w:bidi="th-TH"/>
              </w:rPr>
              <w:t>(1)</w:t>
            </w:r>
          </w:p>
        </w:tc>
        <w:tc>
          <w:tcPr>
            <w:tcW w:w="270" w:type="dxa"/>
          </w:tcPr>
          <w:p w14:paraId="5E834C16"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1602" w:type="dxa"/>
            <w:tcBorders>
              <w:bottom w:val="single" w:sz="4" w:space="0" w:color="auto"/>
            </w:tcBorders>
            <w:shd w:val="clear" w:color="auto" w:fill="auto"/>
          </w:tcPr>
          <w:p w14:paraId="6E0AC8B9" w14:textId="5156970B"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lang w:val="en-US" w:bidi="th-TH"/>
              </w:rPr>
              <w:t>-</w:t>
            </w:r>
          </w:p>
        </w:tc>
      </w:tr>
      <w:tr w:rsidR="00CB5F30" w:rsidRPr="005C619D" w14:paraId="69C7FAD7" w14:textId="77777777" w:rsidTr="00CB5F30">
        <w:tc>
          <w:tcPr>
            <w:tcW w:w="5274" w:type="dxa"/>
            <w:shd w:val="clear" w:color="auto" w:fill="auto"/>
            <w:vAlign w:val="bottom"/>
          </w:tcPr>
          <w:p w14:paraId="59D1EE52" w14:textId="2D45B825" w:rsidR="00CB5F30" w:rsidRPr="00D84A6C" w:rsidRDefault="00CB5F30" w:rsidP="00CB5F30">
            <w:pPr>
              <w:spacing w:line="300" w:lineRule="exact"/>
              <w:ind w:right="-29"/>
              <w:rPr>
                <w:rFonts w:ascii="CordiaUPC" w:eastAsia="Times New Roman" w:hAnsi="CordiaUPC" w:cs="CordiaUPC"/>
                <w:b/>
                <w:bCs/>
                <w:i/>
                <w:iCs/>
                <w:sz w:val="26"/>
                <w:szCs w:val="26"/>
                <w:lang w:bidi="th-TH"/>
              </w:rPr>
            </w:pPr>
            <w:r w:rsidRPr="00D84A6C">
              <w:rPr>
                <w:rFonts w:ascii="CordiaUPC" w:eastAsia="Times New Roman" w:hAnsi="CordiaUPC" w:cs="CordiaUPC"/>
                <w:b/>
                <w:bCs/>
                <w:sz w:val="26"/>
                <w:szCs w:val="26"/>
              </w:rPr>
              <w:t xml:space="preserve">Net cash </w:t>
            </w:r>
            <w:r>
              <w:rPr>
                <w:rFonts w:ascii="CordiaUPC" w:eastAsia="Times New Roman" w:hAnsi="CordiaUPC" w:cs="CordiaUPC"/>
                <w:b/>
                <w:bCs/>
                <w:sz w:val="26"/>
                <w:szCs w:val="26"/>
              </w:rPr>
              <w:t>used in</w:t>
            </w:r>
            <w:r w:rsidRPr="00D84A6C">
              <w:rPr>
                <w:rFonts w:ascii="CordiaUPC" w:eastAsia="Times New Roman" w:hAnsi="CordiaUPC" w:cs="CordiaUPC"/>
                <w:b/>
                <w:bCs/>
                <w:sz w:val="26"/>
                <w:szCs w:val="26"/>
              </w:rPr>
              <w:t xml:space="preserve"> </w:t>
            </w:r>
            <w:r>
              <w:rPr>
                <w:rFonts w:ascii="CordiaUPC" w:eastAsia="Times New Roman" w:hAnsi="CordiaUPC" w:cs="CordiaUPC"/>
                <w:b/>
                <w:bCs/>
                <w:sz w:val="26"/>
                <w:szCs w:val="26"/>
              </w:rPr>
              <w:t>investing</w:t>
            </w:r>
            <w:r w:rsidRPr="00D84A6C">
              <w:rPr>
                <w:rFonts w:ascii="CordiaUPC" w:eastAsia="Times New Roman" w:hAnsi="CordiaUPC" w:cs="CordiaUPC"/>
                <w:b/>
                <w:bCs/>
                <w:sz w:val="26"/>
                <w:szCs w:val="26"/>
              </w:rPr>
              <w:t xml:space="preserve"> activities</w:t>
            </w:r>
          </w:p>
        </w:tc>
        <w:tc>
          <w:tcPr>
            <w:tcW w:w="1638" w:type="dxa"/>
            <w:tcBorders>
              <w:top w:val="single" w:sz="4" w:space="0" w:color="auto"/>
              <w:bottom w:val="single" w:sz="4" w:space="0" w:color="auto"/>
            </w:tcBorders>
          </w:tcPr>
          <w:p w14:paraId="65B09C40" w14:textId="3EA4A10C"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b/>
                <w:bCs/>
                <w:sz w:val="26"/>
                <w:szCs w:val="26"/>
              </w:rPr>
              <w:t>(1)</w:t>
            </w:r>
          </w:p>
        </w:tc>
        <w:tc>
          <w:tcPr>
            <w:tcW w:w="270" w:type="dxa"/>
          </w:tcPr>
          <w:p w14:paraId="436722A2"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1602" w:type="dxa"/>
            <w:tcBorders>
              <w:top w:val="single" w:sz="4" w:space="0" w:color="auto"/>
              <w:bottom w:val="single" w:sz="4" w:space="0" w:color="auto"/>
            </w:tcBorders>
            <w:shd w:val="clear" w:color="auto" w:fill="auto"/>
          </w:tcPr>
          <w:p w14:paraId="66A88375" w14:textId="3C68584D"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b/>
                <w:bCs/>
                <w:sz w:val="26"/>
                <w:szCs w:val="26"/>
              </w:rPr>
              <w:t>-</w:t>
            </w:r>
          </w:p>
        </w:tc>
      </w:tr>
      <w:tr w:rsidR="00CB5F30" w:rsidRPr="005C619D" w14:paraId="5F26974F" w14:textId="77777777" w:rsidTr="00CB5F30">
        <w:tc>
          <w:tcPr>
            <w:tcW w:w="5274" w:type="dxa"/>
            <w:shd w:val="clear" w:color="auto" w:fill="auto"/>
            <w:vAlign w:val="bottom"/>
          </w:tcPr>
          <w:p w14:paraId="50D2C8B4" w14:textId="77777777" w:rsidR="00CB5F30" w:rsidRPr="00D84A6C" w:rsidRDefault="00CB5F30" w:rsidP="00CB5F30">
            <w:pPr>
              <w:spacing w:line="30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416A7F80"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270" w:type="dxa"/>
          </w:tcPr>
          <w:p w14:paraId="2DAA30BC"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1602" w:type="dxa"/>
            <w:tcBorders>
              <w:top w:val="single" w:sz="4" w:space="0" w:color="auto"/>
            </w:tcBorders>
            <w:shd w:val="clear" w:color="auto" w:fill="auto"/>
          </w:tcPr>
          <w:p w14:paraId="751C70F7"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r>
      <w:tr w:rsidR="00CB5F30" w:rsidRPr="005C619D" w14:paraId="1EA835C1" w14:textId="77777777" w:rsidTr="007B4CAD">
        <w:tc>
          <w:tcPr>
            <w:tcW w:w="5274" w:type="dxa"/>
            <w:shd w:val="clear" w:color="auto" w:fill="auto"/>
            <w:vAlign w:val="bottom"/>
          </w:tcPr>
          <w:p w14:paraId="7DC7A00C" w14:textId="04133BF0" w:rsidR="00CB5F30" w:rsidRPr="008F3D19" w:rsidRDefault="00CB5F30" w:rsidP="00CB5F30">
            <w:pPr>
              <w:spacing w:line="300" w:lineRule="exact"/>
              <w:ind w:right="-29"/>
              <w:rPr>
                <w:rFonts w:ascii="CordiaUPC" w:eastAsia="Times New Roman" w:hAnsi="CordiaUPC" w:cs="CordiaUPC"/>
                <w:b/>
                <w:bCs/>
                <w:sz w:val="26"/>
                <w:szCs w:val="26"/>
              </w:rPr>
            </w:pPr>
            <w:r w:rsidRPr="00D84A6C">
              <w:rPr>
                <w:rFonts w:ascii="CordiaUPC" w:eastAsia="Times New Roman" w:hAnsi="CordiaUPC" w:cs="CordiaUPC"/>
                <w:b/>
                <w:bCs/>
                <w:i/>
                <w:iCs/>
                <w:sz w:val="26"/>
                <w:szCs w:val="26"/>
                <w:lang w:bidi="th-TH"/>
              </w:rPr>
              <w:t>Cash flows from financing activities</w:t>
            </w:r>
          </w:p>
        </w:tc>
        <w:tc>
          <w:tcPr>
            <w:tcW w:w="1638" w:type="dxa"/>
          </w:tcPr>
          <w:p w14:paraId="6E53E97D"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270" w:type="dxa"/>
          </w:tcPr>
          <w:p w14:paraId="24314770"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118E643D"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r>
      <w:tr w:rsidR="00CB5F30" w:rsidRPr="005C619D" w14:paraId="78D23725" w14:textId="77777777" w:rsidTr="007B4CAD">
        <w:tc>
          <w:tcPr>
            <w:tcW w:w="5274" w:type="dxa"/>
            <w:shd w:val="clear" w:color="auto" w:fill="auto"/>
            <w:vAlign w:val="bottom"/>
          </w:tcPr>
          <w:p w14:paraId="3622EC6E" w14:textId="72456FBF" w:rsidR="00CB5F30" w:rsidRPr="008F3D19" w:rsidRDefault="00CB5F30" w:rsidP="00CB5F30">
            <w:pPr>
              <w:spacing w:line="300" w:lineRule="exact"/>
              <w:ind w:right="-29"/>
              <w:rPr>
                <w:rFonts w:ascii="CordiaUPC" w:eastAsia="Times New Roman" w:hAnsi="CordiaUPC" w:cs="CordiaUPC"/>
                <w:sz w:val="26"/>
                <w:szCs w:val="26"/>
              </w:rPr>
            </w:pPr>
            <w:r w:rsidRPr="00D84A6C">
              <w:rPr>
                <w:rFonts w:ascii="CordiaUPC" w:eastAsia="Times New Roman" w:hAnsi="CordiaUPC" w:cs="CordiaUPC"/>
                <w:sz w:val="26"/>
                <w:szCs w:val="26"/>
              </w:rPr>
              <w:t>Proceeds from borrowings</w:t>
            </w:r>
          </w:p>
        </w:tc>
        <w:tc>
          <w:tcPr>
            <w:tcW w:w="1638" w:type="dxa"/>
          </w:tcPr>
          <w:p w14:paraId="74D4FE17" w14:textId="4F790EBE"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484</w:t>
            </w:r>
          </w:p>
        </w:tc>
        <w:tc>
          <w:tcPr>
            <w:tcW w:w="270" w:type="dxa"/>
          </w:tcPr>
          <w:p w14:paraId="2A24B929"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1602" w:type="dxa"/>
            <w:shd w:val="clear" w:color="auto" w:fill="auto"/>
          </w:tcPr>
          <w:p w14:paraId="5DE016A9" w14:textId="21B5DA7B"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r>
      <w:tr w:rsidR="00CB5F30" w:rsidRPr="005C619D" w14:paraId="2945E9E1" w14:textId="77777777" w:rsidTr="00D84A6C">
        <w:tc>
          <w:tcPr>
            <w:tcW w:w="5274" w:type="dxa"/>
            <w:shd w:val="clear" w:color="auto" w:fill="auto"/>
            <w:vAlign w:val="bottom"/>
          </w:tcPr>
          <w:p w14:paraId="339A79E8" w14:textId="15491301" w:rsidR="00CB5F30" w:rsidRPr="008F3D19" w:rsidRDefault="005B7F83" w:rsidP="00CB5F30">
            <w:pPr>
              <w:spacing w:line="300" w:lineRule="exact"/>
              <w:ind w:right="-29"/>
              <w:rPr>
                <w:rFonts w:ascii="CordiaUPC" w:eastAsia="Times New Roman" w:hAnsi="CordiaUPC" w:cs="CordiaUPC"/>
                <w:sz w:val="26"/>
                <w:szCs w:val="26"/>
                <w:cs/>
                <w:lang w:bidi="th-TH"/>
              </w:rPr>
            </w:pPr>
            <w:r>
              <w:rPr>
                <w:rFonts w:ascii="CordiaUPC" w:eastAsia="Times New Roman" w:hAnsi="CordiaUPC" w:cs="CordiaUPC"/>
                <w:sz w:val="26"/>
                <w:szCs w:val="26"/>
              </w:rPr>
              <w:t>Proceeds from share issued</w:t>
            </w:r>
          </w:p>
        </w:tc>
        <w:tc>
          <w:tcPr>
            <w:tcW w:w="1638" w:type="dxa"/>
          </w:tcPr>
          <w:p w14:paraId="48438FAC" w14:textId="0C17C86E"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273</w:t>
            </w:r>
          </w:p>
        </w:tc>
        <w:tc>
          <w:tcPr>
            <w:tcW w:w="270" w:type="dxa"/>
          </w:tcPr>
          <w:p w14:paraId="62EBA3E1"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1602" w:type="dxa"/>
            <w:tcBorders>
              <w:bottom w:val="single" w:sz="4" w:space="0" w:color="000000"/>
            </w:tcBorders>
            <w:shd w:val="clear" w:color="auto" w:fill="auto"/>
          </w:tcPr>
          <w:p w14:paraId="04FAEC3F"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w:t>
            </w:r>
          </w:p>
        </w:tc>
      </w:tr>
      <w:tr w:rsidR="00CB5F30" w:rsidRPr="005C619D" w14:paraId="19A145FD" w14:textId="77777777" w:rsidTr="00D84A6C">
        <w:tc>
          <w:tcPr>
            <w:tcW w:w="5274" w:type="dxa"/>
            <w:shd w:val="clear" w:color="auto" w:fill="auto"/>
            <w:vAlign w:val="bottom"/>
          </w:tcPr>
          <w:p w14:paraId="3DB347BF" w14:textId="1D4E4B66" w:rsidR="00CB5F30" w:rsidRPr="008F3D19" w:rsidRDefault="00CB5F30" w:rsidP="00CB5F30">
            <w:pPr>
              <w:spacing w:line="300" w:lineRule="exact"/>
              <w:ind w:right="-29"/>
              <w:rPr>
                <w:rFonts w:ascii="CordiaUPC" w:eastAsia="Times New Roman" w:hAnsi="CordiaUPC" w:cs="CordiaUPC"/>
                <w:b/>
                <w:bCs/>
                <w:sz w:val="26"/>
                <w:szCs w:val="26"/>
              </w:rPr>
            </w:pPr>
            <w:r w:rsidRPr="00D84A6C">
              <w:rPr>
                <w:rFonts w:ascii="CordiaUPC" w:eastAsia="Times New Roman" w:hAnsi="CordiaUPC" w:cs="CordiaUPC"/>
                <w:b/>
                <w:bCs/>
                <w:sz w:val="26"/>
                <w:szCs w:val="26"/>
              </w:rPr>
              <w:t>Net cash provided by financing activities</w:t>
            </w:r>
          </w:p>
        </w:tc>
        <w:tc>
          <w:tcPr>
            <w:tcW w:w="1638" w:type="dxa"/>
            <w:tcBorders>
              <w:top w:val="single" w:sz="4" w:space="0" w:color="auto"/>
              <w:bottom w:val="single" w:sz="4" w:space="0" w:color="auto"/>
            </w:tcBorders>
          </w:tcPr>
          <w:p w14:paraId="21D44042" w14:textId="50926F28" w:rsidR="00CB5F30" w:rsidRDefault="00CB5F30" w:rsidP="00CB5F30">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757</w:t>
            </w:r>
          </w:p>
        </w:tc>
        <w:tc>
          <w:tcPr>
            <w:tcW w:w="270" w:type="dxa"/>
          </w:tcPr>
          <w:p w14:paraId="66B1DD98" w14:textId="77777777"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rPr>
            </w:pPr>
          </w:p>
        </w:tc>
        <w:tc>
          <w:tcPr>
            <w:tcW w:w="1602" w:type="dxa"/>
            <w:tcBorders>
              <w:top w:val="single" w:sz="4" w:space="0" w:color="000000"/>
              <w:bottom w:val="single" w:sz="4" w:space="0" w:color="auto"/>
            </w:tcBorders>
            <w:shd w:val="clear" w:color="auto" w:fill="auto"/>
          </w:tcPr>
          <w:p w14:paraId="508F0435" w14:textId="6F009563"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p>
        </w:tc>
      </w:tr>
      <w:tr w:rsidR="00CB5F30" w:rsidRPr="005C619D" w14:paraId="123FE629" w14:textId="77777777" w:rsidTr="00D84A6C">
        <w:tc>
          <w:tcPr>
            <w:tcW w:w="5274" w:type="dxa"/>
            <w:shd w:val="clear" w:color="auto" w:fill="auto"/>
            <w:vAlign w:val="bottom"/>
          </w:tcPr>
          <w:p w14:paraId="42F5BFC3" w14:textId="77777777" w:rsidR="00CB5F30" w:rsidRPr="008F3D19" w:rsidRDefault="00CB5F30" w:rsidP="00CB5F30">
            <w:pPr>
              <w:spacing w:line="300" w:lineRule="exact"/>
              <w:ind w:right="-29"/>
              <w:rPr>
                <w:rFonts w:ascii="CordiaUPC" w:eastAsia="Times New Roman" w:hAnsi="CordiaUPC" w:cs="CordiaUPC"/>
                <w:b/>
                <w:bCs/>
                <w:sz w:val="26"/>
                <w:szCs w:val="26"/>
              </w:rPr>
            </w:pPr>
          </w:p>
        </w:tc>
        <w:tc>
          <w:tcPr>
            <w:tcW w:w="1638" w:type="dxa"/>
          </w:tcPr>
          <w:p w14:paraId="68CA6F15" w14:textId="77777777" w:rsidR="00CB5F30" w:rsidRDefault="00CB5F30" w:rsidP="00CB5F30">
            <w:pPr>
              <w:tabs>
                <w:tab w:val="decimal" w:pos="1230"/>
              </w:tabs>
              <w:spacing w:line="300" w:lineRule="exact"/>
              <w:ind w:left="-113" w:right="-113"/>
              <w:rPr>
                <w:rFonts w:ascii="CordiaUPC" w:eastAsia="Times New Roman" w:hAnsi="CordiaUPC" w:cs="CordiaUPC"/>
                <w:b/>
                <w:bCs/>
                <w:sz w:val="26"/>
                <w:szCs w:val="26"/>
              </w:rPr>
            </w:pPr>
          </w:p>
        </w:tc>
        <w:tc>
          <w:tcPr>
            <w:tcW w:w="270" w:type="dxa"/>
          </w:tcPr>
          <w:p w14:paraId="39147144" w14:textId="77777777"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rPr>
            </w:pPr>
          </w:p>
        </w:tc>
        <w:tc>
          <w:tcPr>
            <w:tcW w:w="1602" w:type="dxa"/>
            <w:tcBorders>
              <w:top w:val="single" w:sz="4" w:space="0" w:color="auto"/>
            </w:tcBorders>
            <w:shd w:val="clear" w:color="auto" w:fill="auto"/>
          </w:tcPr>
          <w:p w14:paraId="604A021C" w14:textId="77777777"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rPr>
            </w:pPr>
          </w:p>
        </w:tc>
      </w:tr>
      <w:tr w:rsidR="00CB5F30" w:rsidRPr="005C619D" w14:paraId="3ACD078E" w14:textId="77777777" w:rsidTr="008F3D19">
        <w:tc>
          <w:tcPr>
            <w:tcW w:w="5274" w:type="dxa"/>
            <w:shd w:val="clear" w:color="auto" w:fill="auto"/>
            <w:vAlign w:val="bottom"/>
          </w:tcPr>
          <w:p w14:paraId="295765D0" w14:textId="77777777" w:rsidR="00CB5F30" w:rsidRPr="008F3D19" w:rsidRDefault="00CB5F30" w:rsidP="00CB5F30">
            <w:pPr>
              <w:spacing w:line="300" w:lineRule="exact"/>
              <w:ind w:right="-29"/>
              <w:rPr>
                <w:rFonts w:ascii="CordiaUPC" w:eastAsia="Times New Roman" w:hAnsi="CordiaUPC" w:cs="CordiaUPC"/>
                <w:b/>
                <w:bCs/>
                <w:sz w:val="26"/>
                <w:szCs w:val="26"/>
              </w:rPr>
            </w:pPr>
            <w:r w:rsidRPr="008F3D19">
              <w:rPr>
                <w:rFonts w:ascii="CordiaUPC" w:eastAsia="Times New Roman" w:hAnsi="CordiaUPC" w:cs="CordiaUPC" w:hint="cs"/>
                <w:b/>
                <w:bCs/>
                <w:sz w:val="26"/>
                <w:szCs w:val="26"/>
              </w:rPr>
              <w:t>Net decrease in cash</w:t>
            </w:r>
          </w:p>
        </w:tc>
        <w:tc>
          <w:tcPr>
            <w:tcW w:w="1638" w:type="dxa"/>
          </w:tcPr>
          <w:p w14:paraId="18E99463" w14:textId="48D3C3B8"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rPr>
            </w:pPr>
            <w:r>
              <w:rPr>
                <w:rFonts w:ascii="CordiaUPC" w:eastAsia="Times New Roman" w:hAnsi="CordiaUPC" w:cs="CordiaUPC"/>
                <w:b/>
                <w:bCs/>
                <w:sz w:val="26"/>
                <w:szCs w:val="26"/>
              </w:rPr>
              <w:t>-</w:t>
            </w:r>
          </w:p>
        </w:tc>
        <w:tc>
          <w:tcPr>
            <w:tcW w:w="270" w:type="dxa"/>
          </w:tcPr>
          <w:p w14:paraId="53EE59CE" w14:textId="77777777"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rPr>
            </w:pPr>
          </w:p>
        </w:tc>
        <w:tc>
          <w:tcPr>
            <w:tcW w:w="1602" w:type="dxa"/>
            <w:shd w:val="clear" w:color="auto" w:fill="auto"/>
          </w:tcPr>
          <w:p w14:paraId="79F80461" w14:textId="4CD3AC03"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rPr>
            </w:pPr>
            <w:r w:rsidRPr="008F3D19">
              <w:rPr>
                <w:rFonts w:ascii="CordiaUPC" w:eastAsia="Times New Roman" w:hAnsi="CordiaUPC" w:cs="CordiaUPC" w:hint="cs"/>
                <w:b/>
                <w:bCs/>
                <w:sz w:val="26"/>
                <w:szCs w:val="26"/>
              </w:rPr>
              <w:t>-</w:t>
            </w:r>
          </w:p>
        </w:tc>
      </w:tr>
      <w:tr w:rsidR="00CB5F30" w:rsidRPr="005C619D" w14:paraId="063E89BB" w14:textId="77777777" w:rsidTr="008F3D19">
        <w:tc>
          <w:tcPr>
            <w:tcW w:w="5274" w:type="dxa"/>
            <w:shd w:val="clear" w:color="auto" w:fill="auto"/>
          </w:tcPr>
          <w:p w14:paraId="66A7B869" w14:textId="77777777" w:rsidR="00CB5F30" w:rsidRPr="008F3D19" w:rsidRDefault="00CB5F30" w:rsidP="00CB5F30">
            <w:pPr>
              <w:spacing w:line="300" w:lineRule="exact"/>
              <w:ind w:right="-29"/>
              <w:rPr>
                <w:rFonts w:ascii="CordiaUPC" w:eastAsia="Times New Roman" w:hAnsi="CordiaUPC" w:cs="CordiaUPC"/>
                <w:sz w:val="26"/>
                <w:szCs w:val="26"/>
              </w:rPr>
            </w:pPr>
            <w:r w:rsidRPr="008F3D19">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4B5A8E94" w14:textId="7F0847E0"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Pr>
                <w:rFonts w:ascii="CordiaUPC" w:eastAsia="Times New Roman" w:hAnsi="CordiaUPC" w:cs="CordiaUPC"/>
                <w:sz w:val="26"/>
                <w:szCs w:val="26"/>
              </w:rPr>
              <w:t>-</w:t>
            </w:r>
          </w:p>
        </w:tc>
        <w:tc>
          <w:tcPr>
            <w:tcW w:w="270" w:type="dxa"/>
          </w:tcPr>
          <w:p w14:paraId="6C1C95F6" w14:textId="77777777"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p>
        </w:tc>
        <w:tc>
          <w:tcPr>
            <w:tcW w:w="1602" w:type="dxa"/>
            <w:tcBorders>
              <w:bottom w:val="single" w:sz="4" w:space="0" w:color="000000"/>
            </w:tcBorders>
            <w:shd w:val="clear" w:color="auto" w:fill="auto"/>
          </w:tcPr>
          <w:p w14:paraId="1FB1E22D" w14:textId="540B092D" w:rsidR="00CB5F30" w:rsidRPr="008F3D19" w:rsidRDefault="00CB5F30" w:rsidP="00CB5F30">
            <w:pPr>
              <w:tabs>
                <w:tab w:val="decimal" w:pos="1230"/>
              </w:tabs>
              <w:spacing w:line="300" w:lineRule="exact"/>
              <w:ind w:left="-113" w:right="-113"/>
              <w:rPr>
                <w:rFonts w:ascii="CordiaUPC" w:eastAsia="Times New Roman" w:hAnsi="CordiaUPC" w:cs="CordiaUPC"/>
                <w:sz w:val="26"/>
                <w:szCs w:val="26"/>
              </w:rPr>
            </w:pPr>
            <w:r w:rsidRPr="008F3D19">
              <w:rPr>
                <w:rFonts w:ascii="CordiaUPC" w:eastAsia="Times New Roman" w:hAnsi="CordiaUPC" w:cs="CordiaUPC" w:hint="cs"/>
                <w:sz w:val="26"/>
                <w:szCs w:val="26"/>
              </w:rPr>
              <w:t>-</w:t>
            </w:r>
          </w:p>
        </w:tc>
      </w:tr>
      <w:tr w:rsidR="00CB5F30" w:rsidRPr="005C619D" w14:paraId="452D09F7" w14:textId="77777777" w:rsidTr="008F3D19">
        <w:tc>
          <w:tcPr>
            <w:tcW w:w="5274" w:type="dxa"/>
            <w:shd w:val="clear" w:color="auto" w:fill="auto"/>
          </w:tcPr>
          <w:p w14:paraId="283672F2" w14:textId="77777777" w:rsidR="00CB5F30" w:rsidRPr="008F3D19" w:rsidRDefault="00CB5F30" w:rsidP="00CB5F30">
            <w:pPr>
              <w:spacing w:line="300" w:lineRule="exact"/>
              <w:ind w:right="-29"/>
              <w:rPr>
                <w:rFonts w:ascii="CordiaUPC" w:eastAsia="Times New Roman" w:hAnsi="CordiaUPC" w:cs="CordiaUPC"/>
                <w:b/>
                <w:bCs/>
                <w:sz w:val="26"/>
                <w:szCs w:val="26"/>
                <w:lang w:val="en-US"/>
              </w:rPr>
            </w:pPr>
            <w:r w:rsidRPr="008F3D19">
              <w:rPr>
                <w:rFonts w:ascii="CordiaUPC" w:eastAsia="Times New Roman" w:hAnsi="CordiaUPC" w:cs="CordiaUPC" w:hint="cs"/>
                <w:b/>
                <w:bCs/>
                <w:sz w:val="26"/>
                <w:szCs w:val="26"/>
              </w:rPr>
              <w:t>Cash at 30 June</w:t>
            </w:r>
          </w:p>
        </w:tc>
        <w:tc>
          <w:tcPr>
            <w:tcW w:w="1638" w:type="dxa"/>
            <w:tcBorders>
              <w:top w:val="single" w:sz="4" w:space="0" w:color="auto"/>
              <w:bottom w:val="double" w:sz="4" w:space="0" w:color="auto"/>
            </w:tcBorders>
          </w:tcPr>
          <w:p w14:paraId="4BE4879A" w14:textId="7BBA5B00"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w:t>
            </w:r>
          </w:p>
        </w:tc>
        <w:tc>
          <w:tcPr>
            <w:tcW w:w="270" w:type="dxa"/>
          </w:tcPr>
          <w:p w14:paraId="1933090C" w14:textId="77777777"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cs/>
                <w:lang w:bidi="th-TH"/>
              </w:rPr>
            </w:pPr>
          </w:p>
        </w:tc>
        <w:tc>
          <w:tcPr>
            <w:tcW w:w="1602" w:type="dxa"/>
            <w:tcBorders>
              <w:top w:val="single" w:sz="4" w:space="0" w:color="000000"/>
              <w:bottom w:val="double" w:sz="4" w:space="0" w:color="auto"/>
            </w:tcBorders>
            <w:shd w:val="clear" w:color="auto" w:fill="auto"/>
          </w:tcPr>
          <w:p w14:paraId="55EECCA0" w14:textId="3419C036" w:rsidR="00CB5F30" w:rsidRPr="008F3D19" w:rsidRDefault="00CB5F30" w:rsidP="00CB5F30">
            <w:pPr>
              <w:tabs>
                <w:tab w:val="decimal" w:pos="1230"/>
              </w:tabs>
              <w:spacing w:line="300" w:lineRule="exact"/>
              <w:ind w:left="-113" w:right="-113"/>
              <w:rPr>
                <w:rFonts w:ascii="CordiaUPC" w:eastAsia="Times New Roman" w:hAnsi="CordiaUPC" w:cs="CordiaUPC"/>
                <w:b/>
                <w:bCs/>
                <w:sz w:val="26"/>
                <w:szCs w:val="26"/>
                <w:cs/>
                <w:lang w:bidi="th-TH"/>
              </w:rPr>
            </w:pPr>
            <w:r w:rsidRPr="008F3D19">
              <w:rPr>
                <w:rFonts w:ascii="CordiaUPC" w:eastAsia="Times New Roman" w:hAnsi="CordiaUPC" w:cs="CordiaUPC" w:hint="cs"/>
                <w:b/>
                <w:bCs/>
                <w:sz w:val="26"/>
                <w:szCs w:val="26"/>
                <w:lang w:bidi="th-TH"/>
              </w:rPr>
              <w:t>-</w:t>
            </w:r>
          </w:p>
        </w:tc>
      </w:tr>
    </w:tbl>
    <w:p w14:paraId="088034A6" w14:textId="4671650C" w:rsidR="00C33B5B" w:rsidRPr="007A7361" w:rsidRDefault="00501E3E" w:rsidP="00207257">
      <w:pPr>
        <w:spacing w:line="240" w:lineRule="auto"/>
        <w:rPr>
          <w:rFonts w:ascii="CordiaUPC" w:hAnsi="CordiaUPC" w:cs="CordiaUPC"/>
          <w:b/>
          <w:bCs/>
          <w:sz w:val="28"/>
          <w:szCs w:val="28"/>
        </w:rPr>
      </w:pPr>
      <w:r w:rsidRPr="007A7361">
        <w:rPr>
          <w:rFonts w:ascii="CordiaUPC" w:hAnsi="CordiaUPC" w:cs="CordiaUPC" w:hint="cs"/>
          <w:b/>
          <w:bCs/>
          <w:sz w:val="28"/>
          <w:szCs w:val="28"/>
        </w:rPr>
        <w:t>1</w:t>
      </w:r>
      <w:r w:rsidR="007470AF">
        <w:rPr>
          <w:rFonts w:ascii="CordiaUPC" w:hAnsi="CordiaUPC" w:cs="CordiaUPC"/>
          <w:b/>
          <w:bCs/>
          <w:sz w:val="28"/>
          <w:szCs w:val="28"/>
        </w:rPr>
        <w:t>4</w:t>
      </w:r>
      <w:r w:rsidR="00207257" w:rsidRPr="007A7361">
        <w:rPr>
          <w:rFonts w:ascii="CordiaUPC" w:hAnsi="CordiaUPC" w:cs="CordiaUPC" w:hint="cs"/>
          <w:b/>
          <w:bCs/>
          <w:sz w:val="28"/>
          <w:szCs w:val="28"/>
        </w:rPr>
        <w:tab/>
      </w:r>
      <w:r w:rsidR="00993406" w:rsidRPr="007A7361">
        <w:rPr>
          <w:rFonts w:ascii="CordiaUPC" w:hAnsi="CordiaUPC" w:cs="CordiaUPC" w:hint="cs"/>
          <w:b/>
          <w:bCs/>
          <w:sz w:val="28"/>
          <w:szCs w:val="28"/>
        </w:rPr>
        <w:t xml:space="preserve">Loans </w:t>
      </w:r>
      <w:r w:rsidR="00311462" w:rsidRPr="007A7361">
        <w:rPr>
          <w:rFonts w:ascii="CordiaUPC" w:hAnsi="CordiaUPC" w:cs="CordiaUPC" w:hint="cs"/>
          <w:b/>
          <w:bCs/>
          <w:sz w:val="28"/>
          <w:szCs w:val="28"/>
        </w:rPr>
        <w:t xml:space="preserve">to customers </w:t>
      </w:r>
      <w:r w:rsidR="00993406" w:rsidRPr="007A7361">
        <w:rPr>
          <w:rFonts w:ascii="CordiaUPC" w:hAnsi="CordiaUPC" w:cs="CordiaUPC" w:hint="cs"/>
          <w:b/>
          <w:bCs/>
          <w:sz w:val="28"/>
          <w:szCs w:val="28"/>
        </w:rPr>
        <w:t>and accrued interest receivable</w:t>
      </w:r>
      <w:r w:rsidR="0090311F" w:rsidRPr="007A7361">
        <w:rPr>
          <w:rFonts w:ascii="CordiaUPC" w:hAnsi="CordiaUPC" w:cs="CordiaUPC" w:hint="cs"/>
          <w:b/>
          <w:bCs/>
          <w:sz w:val="28"/>
          <w:szCs w:val="28"/>
        </w:rPr>
        <w:t>s</w:t>
      </w:r>
      <w:r w:rsidR="00984FC4" w:rsidRPr="007A7361">
        <w:rPr>
          <w:rFonts w:ascii="CordiaUPC" w:hAnsi="CordiaUPC" w:cs="CordiaUPC" w:hint="cs"/>
          <w:b/>
          <w:bCs/>
          <w:sz w:val="28"/>
          <w:szCs w:val="28"/>
        </w:rPr>
        <w:t>, net</w:t>
      </w:r>
    </w:p>
    <w:p w14:paraId="39708259" w14:textId="77777777" w:rsidR="00B11DE3" w:rsidRPr="007A7361" w:rsidRDefault="00B11DE3" w:rsidP="005748C7">
      <w:pPr>
        <w:spacing w:line="240" w:lineRule="atLeast"/>
        <w:ind w:right="9"/>
        <w:jc w:val="thaiDistribute"/>
        <w:rPr>
          <w:rFonts w:ascii="CordiaUPC" w:hAnsi="CordiaUPC" w:cs="CordiaUPC"/>
          <w:b/>
          <w:bCs/>
          <w:sz w:val="26"/>
          <w:szCs w:val="26"/>
        </w:rPr>
      </w:pPr>
    </w:p>
    <w:p w14:paraId="2C455318" w14:textId="7E987D35" w:rsidR="003E593B" w:rsidRPr="007A7361" w:rsidRDefault="00A77328" w:rsidP="005748C7">
      <w:pPr>
        <w:spacing w:line="240" w:lineRule="atLeast"/>
        <w:ind w:right="9"/>
        <w:jc w:val="thaiDistribute"/>
        <w:rPr>
          <w:rFonts w:ascii="CordiaUPC" w:hAnsi="CordiaUPC" w:cs="CordiaUPC"/>
          <w:b/>
          <w:bCs/>
          <w:sz w:val="26"/>
          <w:szCs w:val="26"/>
          <w:lang w:val="en-US"/>
        </w:rPr>
      </w:pPr>
      <w:r w:rsidRPr="007A7361">
        <w:rPr>
          <w:rFonts w:ascii="CordiaUPC" w:hAnsi="CordiaUPC" w:cs="CordiaUPC" w:hint="cs"/>
          <w:b/>
          <w:bCs/>
          <w:sz w:val="26"/>
          <w:szCs w:val="26"/>
        </w:rPr>
        <w:t>1</w:t>
      </w:r>
      <w:r w:rsidR="007470AF">
        <w:rPr>
          <w:rFonts w:ascii="CordiaUPC" w:hAnsi="CordiaUPC" w:cs="CordiaUPC"/>
          <w:b/>
          <w:bCs/>
          <w:sz w:val="26"/>
          <w:szCs w:val="26"/>
        </w:rPr>
        <w:t>4</w:t>
      </w:r>
      <w:r w:rsidR="00984FC4" w:rsidRPr="007A7361">
        <w:rPr>
          <w:rFonts w:ascii="CordiaUPC" w:hAnsi="CordiaUPC" w:cs="CordiaUPC" w:hint="cs"/>
          <w:b/>
          <w:bCs/>
          <w:sz w:val="26"/>
          <w:szCs w:val="26"/>
        </w:rPr>
        <w:t>.1</w:t>
      </w:r>
      <w:r w:rsidR="00984FC4" w:rsidRPr="007A7361">
        <w:rPr>
          <w:rFonts w:ascii="CordiaUPC" w:hAnsi="CordiaUPC" w:cs="CordiaUPC" w:hint="cs"/>
          <w:b/>
          <w:bCs/>
          <w:sz w:val="26"/>
          <w:szCs w:val="26"/>
        </w:rPr>
        <w:tab/>
      </w:r>
      <w:r w:rsidR="00A2379B" w:rsidRPr="007A7361">
        <w:rPr>
          <w:rFonts w:ascii="CordiaUPC" w:hAnsi="CordiaUPC" w:cs="CordiaUPC" w:hint="cs"/>
          <w:b/>
          <w:bCs/>
          <w:sz w:val="26"/>
          <w:szCs w:val="26"/>
        </w:rPr>
        <w:t xml:space="preserve">Classified </w:t>
      </w:r>
      <w:r w:rsidR="0091438B" w:rsidRPr="007A7361">
        <w:rPr>
          <w:rFonts w:ascii="CordiaUPC" w:hAnsi="CordiaUPC" w:cs="CordiaUPC" w:hint="cs"/>
          <w:b/>
          <w:bCs/>
          <w:sz w:val="26"/>
          <w:szCs w:val="26"/>
        </w:rPr>
        <w:t xml:space="preserve">by </w:t>
      </w:r>
      <w:r w:rsidR="00364520" w:rsidRPr="007A7361">
        <w:rPr>
          <w:rFonts w:ascii="CordiaUPC" w:hAnsi="CordiaUPC" w:cs="CordiaUPC" w:hint="cs"/>
          <w:b/>
          <w:bCs/>
          <w:sz w:val="26"/>
          <w:szCs w:val="26"/>
          <w:lang w:val="en-US"/>
        </w:rPr>
        <w:t>loan type</w:t>
      </w:r>
    </w:p>
    <w:p w14:paraId="7A91937C" w14:textId="6DD9D04E" w:rsidR="00364520" w:rsidRDefault="00364520" w:rsidP="005748C7">
      <w:pPr>
        <w:spacing w:line="160" w:lineRule="atLeast"/>
        <w:ind w:right="14"/>
        <w:jc w:val="thaiDistribute"/>
        <w:rPr>
          <w:rFonts w:ascii="CordiaUPC" w:hAnsi="CordiaUPC" w:cs="CordiaUPC"/>
          <w:b/>
          <w:bCs/>
          <w:sz w:val="26"/>
          <w:szCs w:val="26"/>
          <w:lang w:val="en-US"/>
        </w:rPr>
      </w:pPr>
      <w:bookmarkStart w:id="18" w:name="_Hlk72493231"/>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7250E4" w:rsidRPr="007A7361" w14:paraId="27638E38" w14:textId="77777777" w:rsidTr="007250E4">
        <w:tc>
          <w:tcPr>
            <w:tcW w:w="3420" w:type="dxa"/>
          </w:tcPr>
          <w:p w14:paraId="3F79EA87" w14:textId="77777777" w:rsidR="007250E4" w:rsidRPr="007A7361" w:rsidRDefault="007250E4" w:rsidP="00A01746">
            <w:pPr>
              <w:suppressAutoHyphens/>
              <w:snapToGrid w:val="0"/>
              <w:spacing w:line="220" w:lineRule="exact"/>
              <w:jc w:val="right"/>
              <w:rPr>
                <w:rFonts w:ascii="CordiaUPC" w:eastAsia="Times New Roman" w:hAnsi="CordiaUPC" w:cs="CordiaUPC"/>
                <w:b/>
                <w:bCs/>
                <w:sz w:val="26"/>
                <w:szCs w:val="26"/>
                <w:lang w:eastAsia="zh-CN"/>
              </w:rPr>
            </w:pPr>
          </w:p>
        </w:tc>
        <w:tc>
          <w:tcPr>
            <w:tcW w:w="2826" w:type="dxa"/>
            <w:gridSpan w:val="3"/>
            <w:hideMark/>
          </w:tcPr>
          <w:p w14:paraId="432716F5" w14:textId="77777777" w:rsidR="007250E4" w:rsidRPr="007A7361" w:rsidRDefault="007250E4" w:rsidP="00A01746">
            <w:pPr>
              <w:suppressAutoHyphens/>
              <w:spacing w:line="22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4DA88DA5" w14:textId="77777777" w:rsidR="007250E4" w:rsidRPr="007A7361" w:rsidRDefault="007250E4" w:rsidP="00A01746">
            <w:pPr>
              <w:spacing w:line="220" w:lineRule="exact"/>
              <w:rPr>
                <w:rFonts w:ascii="CordiaUPC" w:eastAsia="Times New Roman" w:hAnsi="CordiaUPC" w:cs="CordiaUPC"/>
                <w:b/>
                <w:bCs/>
                <w:color w:val="000000"/>
                <w:sz w:val="26"/>
                <w:szCs w:val="26"/>
                <w:lang w:eastAsia="zh-CN"/>
              </w:rPr>
            </w:pPr>
          </w:p>
        </w:tc>
        <w:tc>
          <w:tcPr>
            <w:tcW w:w="2844" w:type="dxa"/>
            <w:gridSpan w:val="3"/>
            <w:hideMark/>
          </w:tcPr>
          <w:p w14:paraId="564EC835" w14:textId="77777777" w:rsidR="007250E4" w:rsidRPr="007A7361" w:rsidRDefault="007250E4" w:rsidP="00A01746">
            <w:pPr>
              <w:spacing w:line="22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7250E4" w:rsidRPr="007A7361" w14:paraId="5E4848AC" w14:textId="77777777" w:rsidTr="007250E4">
        <w:tc>
          <w:tcPr>
            <w:tcW w:w="3420" w:type="dxa"/>
          </w:tcPr>
          <w:p w14:paraId="3153C293" w14:textId="77777777" w:rsidR="007250E4" w:rsidRPr="007A7361" w:rsidRDefault="007250E4" w:rsidP="00A01746">
            <w:pPr>
              <w:suppressAutoHyphens/>
              <w:snapToGrid w:val="0"/>
              <w:spacing w:line="220" w:lineRule="exact"/>
              <w:ind w:right="-29"/>
              <w:jc w:val="both"/>
              <w:rPr>
                <w:rFonts w:ascii="CordiaUPC" w:eastAsia="Times New Roman" w:hAnsi="CordiaUPC" w:cs="CordiaUPC"/>
                <w:sz w:val="26"/>
                <w:szCs w:val="26"/>
                <w:lang w:eastAsia="zh-CN"/>
              </w:rPr>
            </w:pPr>
          </w:p>
        </w:tc>
        <w:tc>
          <w:tcPr>
            <w:tcW w:w="1260" w:type="dxa"/>
            <w:hideMark/>
          </w:tcPr>
          <w:p w14:paraId="755C5F22" w14:textId="19CF253E" w:rsidR="007250E4" w:rsidRPr="007250E4" w:rsidRDefault="007250E4" w:rsidP="00A01746">
            <w:pPr>
              <w:suppressAutoHyphens/>
              <w:spacing w:line="220" w:lineRule="exact"/>
              <w:ind w:left="-106" w:right="-107"/>
              <w:jc w:val="center"/>
              <w:rPr>
                <w:rFonts w:ascii="CordiaUPC" w:eastAsia="Times New Roman" w:hAnsi="CordiaUPC" w:cs="CordiaUPC"/>
                <w:sz w:val="26"/>
                <w:szCs w:val="26"/>
                <w:lang w:val="en-US" w:eastAsia="zh-CN" w:bidi="th-TH"/>
              </w:rPr>
            </w:pPr>
            <w:r w:rsidRPr="007A7361">
              <w:rPr>
                <w:rFonts w:ascii="CordiaUPC" w:hAnsi="CordiaUPC" w:cs="CordiaUPC" w:hint="cs"/>
                <w:sz w:val="26"/>
                <w:szCs w:val="26"/>
              </w:rPr>
              <w:t>3</w:t>
            </w:r>
            <w:r w:rsidR="00560610">
              <w:rPr>
                <w:rFonts w:ascii="CordiaUPC" w:hAnsi="CordiaUPC" w:cs="CordiaUPC"/>
                <w:sz w:val="26"/>
                <w:szCs w:val="26"/>
              </w:rPr>
              <w:t>0</w:t>
            </w:r>
            <w:r w:rsidRPr="007A7361">
              <w:rPr>
                <w:rFonts w:ascii="CordiaUPC" w:hAnsi="CordiaUPC" w:cs="CordiaUPC" w:hint="cs"/>
                <w:sz w:val="26"/>
                <w:szCs w:val="26"/>
              </w:rPr>
              <w:t xml:space="preserve"> </w:t>
            </w:r>
            <w:r>
              <w:rPr>
                <w:rFonts w:ascii="CordiaUPC" w:hAnsi="CordiaUPC" w:cs="CordiaUPC"/>
                <w:sz w:val="26"/>
                <w:szCs w:val="26"/>
                <w:lang w:val="en-US" w:bidi="th-TH"/>
              </w:rPr>
              <w:t>June</w:t>
            </w:r>
          </w:p>
        </w:tc>
        <w:tc>
          <w:tcPr>
            <w:tcW w:w="270" w:type="dxa"/>
          </w:tcPr>
          <w:p w14:paraId="73BAA478" w14:textId="77777777" w:rsidR="007250E4" w:rsidRPr="007A7361" w:rsidRDefault="007250E4" w:rsidP="00A01746">
            <w:pPr>
              <w:suppressAutoHyphens/>
              <w:snapToGrid w:val="0"/>
              <w:spacing w:line="220" w:lineRule="exact"/>
              <w:ind w:right="-29"/>
              <w:jc w:val="both"/>
              <w:rPr>
                <w:rFonts w:ascii="CordiaUPC" w:eastAsia="Times New Roman" w:hAnsi="CordiaUPC" w:cs="CordiaUPC"/>
                <w:sz w:val="26"/>
                <w:szCs w:val="26"/>
                <w:lang w:eastAsia="zh-CN"/>
              </w:rPr>
            </w:pPr>
          </w:p>
        </w:tc>
        <w:tc>
          <w:tcPr>
            <w:tcW w:w="1296" w:type="dxa"/>
            <w:hideMark/>
          </w:tcPr>
          <w:p w14:paraId="5A447904" w14:textId="77777777" w:rsidR="007250E4" w:rsidRPr="007A7361" w:rsidRDefault="007250E4" w:rsidP="00A01746">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31 December</w:t>
            </w:r>
          </w:p>
        </w:tc>
        <w:tc>
          <w:tcPr>
            <w:tcW w:w="270" w:type="dxa"/>
          </w:tcPr>
          <w:p w14:paraId="0FE37E2D" w14:textId="77777777" w:rsidR="007250E4" w:rsidRPr="007A7361" w:rsidRDefault="007250E4" w:rsidP="00A01746">
            <w:pPr>
              <w:suppressAutoHyphens/>
              <w:spacing w:line="220" w:lineRule="exact"/>
              <w:ind w:left="-175" w:right="-120"/>
              <w:jc w:val="center"/>
              <w:rPr>
                <w:rFonts w:ascii="CordiaUPC" w:eastAsia="Times New Roman" w:hAnsi="CordiaUPC" w:cs="CordiaUPC"/>
                <w:sz w:val="26"/>
                <w:szCs w:val="26"/>
                <w:lang w:eastAsia="zh-CN"/>
              </w:rPr>
            </w:pPr>
          </w:p>
        </w:tc>
        <w:tc>
          <w:tcPr>
            <w:tcW w:w="1314" w:type="dxa"/>
            <w:hideMark/>
          </w:tcPr>
          <w:p w14:paraId="256C3128" w14:textId="0EC6AB31" w:rsidR="007250E4" w:rsidRPr="007A7361" w:rsidRDefault="007250E4" w:rsidP="00A01746">
            <w:pPr>
              <w:suppressAutoHyphens/>
              <w:spacing w:line="220" w:lineRule="exact"/>
              <w:ind w:left="-175" w:right="-120"/>
              <w:jc w:val="center"/>
              <w:rPr>
                <w:rFonts w:ascii="CordiaUPC" w:eastAsia="Times New Roman" w:hAnsi="CordiaUPC" w:cs="CordiaUPC"/>
                <w:sz w:val="26"/>
                <w:szCs w:val="26"/>
                <w:lang w:eastAsia="zh-CN"/>
              </w:rPr>
            </w:pPr>
            <w:r>
              <w:rPr>
                <w:rFonts w:ascii="CordiaUPC" w:hAnsi="CordiaUPC" w:cs="CordiaUPC"/>
                <w:sz w:val="26"/>
                <w:szCs w:val="26"/>
              </w:rPr>
              <w:t>30 June</w:t>
            </w:r>
          </w:p>
        </w:tc>
        <w:tc>
          <w:tcPr>
            <w:tcW w:w="270" w:type="dxa"/>
          </w:tcPr>
          <w:p w14:paraId="42A696D6" w14:textId="77777777" w:rsidR="007250E4" w:rsidRPr="007A7361" w:rsidRDefault="007250E4" w:rsidP="00A01746">
            <w:pPr>
              <w:suppressAutoHyphens/>
              <w:spacing w:line="220" w:lineRule="exact"/>
              <w:ind w:left="-175" w:right="-120"/>
              <w:jc w:val="center"/>
              <w:rPr>
                <w:rFonts w:ascii="CordiaUPC" w:eastAsia="Times New Roman" w:hAnsi="CordiaUPC" w:cs="CordiaUPC"/>
                <w:sz w:val="26"/>
                <w:szCs w:val="26"/>
                <w:lang w:eastAsia="zh-CN"/>
              </w:rPr>
            </w:pPr>
          </w:p>
        </w:tc>
        <w:tc>
          <w:tcPr>
            <w:tcW w:w="1260" w:type="dxa"/>
            <w:hideMark/>
          </w:tcPr>
          <w:p w14:paraId="0BF55847" w14:textId="77777777" w:rsidR="007250E4" w:rsidRPr="007A7361" w:rsidRDefault="007250E4" w:rsidP="00A01746">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31 December</w:t>
            </w:r>
          </w:p>
        </w:tc>
      </w:tr>
      <w:tr w:rsidR="007250E4" w:rsidRPr="007A7361" w14:paraId="124517AE" w14:textId="77777777" w:rsidTr="007250E4">
        <w:tc>
          <w:tcPr>
            <w:tcW w:w="3420" w:type="dxa"/>
          </w:tcPr>
          <w:p w14:paraId="1618E71F" w14:textId="77777777" w:rsidR="007250E4" w:rsidRPr="007A7361" w:rsidRDefault="007250E4" w:rsidP="00A01746">
            <w:pPr>
              <w:suppressAutoHyphens/>
              <w:snapToGrid w:val="0"/>
              <w:spacing w:line="220" w:lineRule="exact"/>
              <w:ind w:right="-29"/>
              <w:jc w:val="both"/>
              <w:rPr>
                <w:rFonts w:ascii="CordiaUPC" w:eastAsia="Times New Roman" w:hAnsi="CordiaUPC" w:cs="CordiaUPC"/>
                <w:sz w:val="26"/>
                <w:szCs w:val="26"/>
                <w:lang w:eastAsia="zh-CN"/>
              </w:rPr>
            </w:pPr>
          </w:p>
        </w:tc>
        <w:tc>
          <w:tcPr>
            <w:tcW w:w="1260" w:type="dxa"/>
            <w:hideMark/>
          </w:tcPr>
          <w:p w14:paraId="546754AC" w14:textId="77777777" w:rsidR="007250E4" w:rsidRPr="007A7361" w:rsidRDefault="007250E4" w:rsidP="00A01746">
            <w:pPr>
              <w:suppressAutoHyphens/>
              <w:spacing w:line="220" w:lineRule="exact"/>
              <w:ind w:left="-106" w:right="-107"/>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1B281E1B" w14:textId="77777777" w:rsidR="007250E4" w:rsidRPr="007A7361" w:rsidRDefault="007250E4" w:rsidP="00A01746">
            <w:pPr>
              <w:suppressAutoHyphens/>
              <w:snapToGrid w:val="0"/>
              <w:spacing w:line="220" w:lineRule="exact"/>
              <w:ind w:right="-29"/>
              <w:jc w:val="both"/>
              <w:rPr>
                <w:rFonts w:ascii="CordiaUPC" w:eastAsia="Times New Roman" w:hAnsi="CordiaUPC" w:cs="CordiaUPC"/>
                <w:sz w:val="26"/>
                <w:szCs w:val="26"/>
                <w:lang w:eastAsia="zh-CN"/>
              </w:rPr>
            </w:pPr>
          </w:p>
        </w:tc>
        <w:tc>
          <w:tcPr>
            <w:tcW w:w="1296" w:type="dxa"/>
            <w:hideMark/>
          </w:tcPr>
          <w:p w14:paraId="6D17C08E" w14:textId="77777777" w:rsidR="007250E4" w:rsidRPr="007A7361" w:rsidRDefault="007250E4" w:rsidP="00A01746">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2020</w:t>
            </w:r>
          </w:p>
        </w:tc>
        <w:tc>
          <w:tcPr>
            <w:tcW w:w="270" w:type="dxa"/>
          </w:tcPr>
          <w:p w14:paraId="4343041E" w14:textId="77777777" w:rsidR="007250E4" w:rsidRPr="007A7361" w:rsidRDefault="007250E4" w:rsidP="00A01746">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7D01C88A" w14:textId="77777777" w:rsidR="007250E4" w:rsidRPr="007A7361" w:rsidRDefault="007250E4" w:rsidP="00A01746">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48774793" w14:textId="77777777" w:rsidR="007250E4" w:rsidRPr="007A7361" w:rsidRDefault="007250E4" w:rsidP="00A01746">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2301AC8B" w14:textId="77777777" w:rsidR="007250E4" w:rsidRPr="007A7361" w:rsidRDefault="007250E4" w:rsidP="00A01746">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2020</w:t>
            </w:r>
          </w:p>
        </w:tc>
      </w:tr>
      <w:tr w:rsidR="007250E4" w:rsidRPr="007A7361" w14:paraId="72423CCA" w14:textId="77777777" w:rsidTr="007250E4">
        <w:tc>
          <w:tcPr>
            <w:tcW w:w="3420" w:type="dxa"/>
          </w:tcPr>
          <w:p w14:paraId="7FAA371D" w14:textId="77777777" w:rsidR="007250E4" w:rsidRPr="007A7361" w:rsidRDefault="007250E4" w:rsidP="00A01746">
            <w:pPr>
              <w:suppressAutoHyphens/>
              <w:snapToGrid w:val="0"/>
              <w:spacing w:line="220" w:lineRule="exact"/>
              <w:ind w:right="-29"/>
              <w:jc w:val="both"/>
              <w:rPr>
                <w:rFonts w:ascii="CordiaUPC" w:eastAsia="Times New Roman" w:hAnsi="CordiaUPC" w:cs="CordiaUPC"/>
                <w:sz w:val="26"/>
                <w:szCs w:val="26"/>
                <w:lang w:eastAsia="zh-CN"/>
              </w:rPr>
            </w:pPr>
          </w:p>
        </w:tc>
        <w:tc>
          <w:tcPr>
            <w:tcW w:w="5940" w:type="dxa"/>
            <w:gridSpan w:val="7"/>
            <w:hideMark/>
          </w:tcPr>
          <w:p w14:paraId="4011499F" w14:textId="77777777" w:rsidR="007250E4" w:rsidRPr="007A7361" w:rsidRDefault="007250E4" w:rsidP="00A01746">
            <w:pPr>
              <w:suppressAutoHyphens/>
              <w:spacing w:line="22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4E2455" w:rsidRPr="007A7361" w14:paraId="5F21338B" w14:textId="77777777" w:rsidTr="007250E4">
        <w:tc>
          <w:tcPr>
            <w:tcW w:w="3420" w:type="dxa"/>
          </w:tcPr>
          <w:p w14:paraId="7222FE07"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Overdrafts</w:t>
            </w:r>
          </w:p>
        </w:tc>
        <w:tc>
          <w:tcPr>
            <w:tcW w:w="1260" w:type="dxa"/>
            <w:vAlign w:val="bottom"/>
          </w:tcPr>
          <w:p w14:paraId="43783B11" w14:textId="6DF882CB"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98,457</w:t>
            </w:r>
          </w:p>
        </w:tc>
        <w:tc>
          <w:tcPr>
            <w:tcW w:w="270" w:type="dxa"/>
            <w:vAlign w:val="bottom"/>
          </w:tcPr>
          <w:p w14:paraId="767EE3FF"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7CFDB242"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104,006</w:t>
            </w:r>
          </w:p>
        </w:tc>
        <w:tc>
          <w:tcPr>
            <w:tcW w:w="270" w:type="dxa"/>
            <w:vAlign w:val="bottom"/>
          </w:tcPr>
          <w:p w14:paraId="2BAC7B4C"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1302ED0D" w14:textId="5DAECB30" w:rsidR="004E2455"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86,415</w:t>
            </w:r>
          </w:p>
        </w:tc>
        <w:tc>
          <w:tcPr>
            <w:tcW w:w="270" w:type="dxa"/>
            <w:vAlign w:val="bottom"/>
          </w:tcPr>
          <w:p w14:paraId="724CC869"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06B1694C"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91,511</w:t>
            </w:r>
          </w:p>
        </w:tc>
      </w:tr>
      <w:tr w:rsidR="004E2455" w:rsidRPr="007A7361" w14:paraId="7096AD38" w14:textId="77777777" w:rsidTr="007250E4">
        <w:tc>
          <w:tcPr>
            <w:tcW w:w="3420" w:type="dxa"/>
          </w:tcPr>
          <w:p w14:paraId="17C33869"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Loans</w:t>
            </w:r>
          </w:p>
        </w:tc>
        <w:tc>
          <w:tcPr>
            <w:tcW w:w="1260" w:type="dxa"/>
            <w:vAlign w:val="bottom"/>
          </w:tcPr>
          <w:p w14:paraId="3757D09D" w14:textId="71BEAAE4"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661,594</w:t>
            </w:r>
          </w:p>
        </w:tc>
        <w:tc>
          <w:tcPr>
            <w:tcW w:w="270" w:type="dxa"/>
            <w:vAlign w:val="bottom"/>
          </w:tcPr>
          <w:p w14:paraId="3EEAE0EA"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53C34E98"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bidi="th-TH"/>
              </w:rPr>
              <w:t>666,471</w:t>
            </w:r>
          </w:p>
        </w:tc>
        <w:tc>
          <w:tcPr>
            <w:tcW w:w="270" w:type="dxa"/>
            <w:vAlign w:val="bottom"/>
          </w:tcPr>
          <w:p w14:paraId="06AAF20B"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671434C9" w14:textId="15B5E481" w:rsidR="004E2455"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455,762</w:t>
            </w:r>
          </w:p>
        </w:tc>
        <w:tc>
          <w:tcPr>
            <w:tcW w:w="270" w:type="dxa"/>
            <w:vAlign w:val="bottom"/>
          </w:tcPr>
          <w:p w14:paraId="0D39E3FB"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00EBC950"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441,128</w:t>
            </w:r>
          </w:p>
        </w:tc>
      </w:tr>
      <w:tr w:rsidR="004E2455" w:rsidRPr="007A7361" w14:paraId="420A1AF1" w14:textId="77777777" w:rsidTr="007250E4">
        <w:tc>
          <w:tcPr>
            <w:tcW w:w="3420" w:type="dxa"/>
          </w:tcPr>
          <w:p w14:paraId="5F802F29"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Bills</w:t>
            </w:r>
          </w:p>
        </w:tc>
        <w:tc>
          <w:tcPr>
            <w:tcW w:w="1260" w:type="dxa"/>
            <w:vAlign w:val="bottom"/>
          </w:tcPr>
          <w:p w14:paraId="539E19FA" w14:textId="3AAEE47D"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197,609</w:t>
            </w:r>
          </w:p>
        </w:tc>
        <w:tc>
          <w:tcPr>
            <w:tcW w:w="270" w:type="dxa"/>
            <w:vAlign w:val="bottom"/>
          </w:tcPr>
          <w:p w14:paraId="73575CBD"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798DC574"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216,044</w:t>
            </w:r>
          </w:p>
        </w:tc>
        <w:tc>
          <w:tcPr>
            <w:tcW w:w="270" w:type="dxa"/>
            <w:vAlign w:val="bottom"/>
          </w:tcPr>
          <w:p w14:paraId="4EDCEAA7"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0C22D7B9" w14:textId="7E0BEA33" w:rsidR="004E2455"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175,194</w:t>
            </w:r>
          </w:p>
        </w:tc>
        <w:tc>
          <w:tcPr>
            <w:tcW w:w="270" w:type="dxa"/>
            <w:vAlign w:val="bottom"/>
          </w:tcPr>
          <w:p w14:paraId="2FBA7986"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FD4CEB1"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187,188</w:t>
            </w:r>
          </w:p>
        </w:tc>
      </w:tr>
      <w:tr w:rsidR="004E2455" w:rsidRPr="007A7361" w14:paraId="5F877696" w14:textId="77777777" w:rsidTr="007250E4">
        <w:tc>
          <w:tcPr>
            <w:tcW w:w="3420" w:type="dxa"/>
          </w:tcPr>
          <w:p w14:paraId="18B863B3"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Hire purchase receivables</w:t>
            </w:r>
          </w:p>
        </w:tc>
        <w:tc>
          <w:tcPr>
            <w:tcW w:w="1260" w:type="dxa"/>
            <w:vAlign w:val="bottom"/>
          </w:tcPr>
          <w:p w14:paraId="74D57CD3" w14:textId="62806C65"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399,745</w:t>
            </w:r>
          </w:p>
        </w:tc>
        <w:tc>
          <w:tcPr>
            <w:tcW w:w="270" w:type="dxa"/>
            <w:vAlign w:val="bottom"/>
          </w:tcPr>
          <w:p w14:paraId="3D22B0B3"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76E19B37"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404,855</w:t>
            </w:r>
          </w:p>
        </w:tc>
        <w:tc>
          <w:tcPr>
            <w:tcW w:w="270" w:type="dxa"/>
            <w:vAlign w:val="bottom"/>
          </w:tcPr>
          <w:p w14:paraId="480C852A"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35D8396" w14:textId="2A248F5B" w:rsidR="004E2455"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w:t>
            </w:r>
          </w:p>
        </w:tc>
        <w:tc>
          <w:tcPr>
            <w:tcW w:w="270" w:type="dxa"/>
            <w:vAlign w:val="bottom"/>
          </w:tcPr>
          <w:p w14:paraId="558DD779"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3D902FD3"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w:t>
            </w:r>
          </w:p>
        </w:tc>
      </w:tr>
      <w:tr w:rsidR="004E2455" w:rsidRPr="007A7361" w14:paraId="5DF43912" w14:textId="77777777" w:rsidTr="007250E4">
        <w:tc>
          <w:tcPr>
            <w:tcW w:w="3420" w:type="dxa"/>
          </w:tcPr>
          <w:p w14:paraId="6ADD3686"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Finance lease receivables</w:t>
            </w:r>
          </w:p>
        </w:tc>
        <w:tc>
          <w:tcPr>
            <w:tcW w:w="1260" w:type="dxa"/>
            <w:vAlign w:val="bottom"/>
          </w:tcPr>
          <w:p w14:paraId="4381B14F" w14:textId="73CB487D"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1,145</w:t>
            </w:r>
          </w:p>
        </w:tc>
        <w:tc>
          <w:tcPr>
            <w:tcW w:w="270" w:type="dxa"/>
            <w:vAlign w:val="bottom"/>
          </w:tcPr>
          <w:p w14:paraId="617BFCA3"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6C97EA5B"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1,268</w:t>
            </w:r>
          </w:p>
        </w:tc>
        <w:tc>
          <w:tcPr>
            <w:tcW w:w="270" w:type="dxa"/>
            <w:vAlign w:val="bottom"/>
          </w:tcPr>
          <w:p w14:paraId="1B06898A"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64D73CEF" w14:textId="579C4E07" w:rsidR="004E2455"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w:t>
            </w:r>
          </w:p>
        </w:tc>
        <w:tc>
          <w:tcPr>
            <w:tcW w:w="270" w:type="dxa"/>
            <w:vAlign w:val="bottom"/>
          </w:tcPr>
          <w:p w14:paraId="304999CE"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29E4CC7"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w:t>
            </w:r>
          </w:p>
        </w:tc>
      </w:tr>
      <w:tr w:rsidR="004E2455" w:rsidRPr="007A7361" w14:paraId="43DDE075" w14:textId="77777777" w:rsidTr="00495FA4">
        <w:tc>
          <w:tcPr>
            <w:tcW w:w="3420" w:type="dxa"/>
          </w:tcPr>
          <w:p w14:paraId="7D3E4C04"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Others</w:t>
            </w:r>
          </w:p>
        </w:tc>
        <w:tc>
          <w:tcPr>
            <w:tcW w:w="1260" w:type="dxa"/>
            <w:tcBorders>
              <w:bottom w:val="single" w:sz="4" w:space="0" w:color="auto"/>
            </w:tcBorders>
            <w:vAlign w:val="bottom"/>
          </w:tcPr>
          <w:p w14:paraId="59F7258B" w14:textId="58A8CF88"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216</w:t>
            </w:r>
          </w:p>
        </w:tc>
        <w:tc>
          <w:tcPr>
            <w:tcW w:w="270" w:type="dxa"/>
            <w:vAlign w:val="bottom"/>
          </w:tcPr>
          <w:p w14:paraId="79683B81"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2EBFC74A"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281</w:t>
            </w:r>
          </w:p>
        </w:tc>
        <w:tc>
          <w:tcPr>
            <w:tcW w:w="270" w:type="dxa"/>
            <w:vAlign w:val="bottom"/>
          </w:tcPr>
          <w:p w14:paraId="0E4D2C71"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41AE9443" w14:textId="226A56AF" w:rsidR="004E2455"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84</w:t>
            </w:r>
          </w:p>
        </w:tc>
        <w:tc>
          <w:tcPr>
            <w:tcW w:w="270" w:type="dxa"/>
            <w:vAlign w:val="bottom"/>
          </w:tcPr>
          <w:p w14:paraId="617AA46E"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390304DA"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135</w:t>
            </w:r>
          </w:p>
        </w:tc>
      </w:tr>
      <w:tr w:rsidR="004E2455" w:rsidRPr="007A7361" w14:paraId="1529CB08" w14:textId="77777777" w:rsidTr="001A4406">
        <w:tc>
          <w:tcPr>
            <w:tcW w:w="3420" w:type="dxa"/>
          </w:tcPr>
          <w:p w14:paraId="31F8CA5D"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 xml:space="preserve">Total loans </w:t>
            </w:r>
            <w:r w:rsidRPr="007A7361">
              <w:rPr>
                <w:rFonts w:ascii="CordiaUPC" w:hAnsi="CordiaUPC" w:cs="CordiaUPC" w:hint="cs"/>
                <w:sz w:val="26"/>
                <w:szCs w:val="26"/>
                <w:lang w:val="en-US" w:bidi="th-TH"/>
              </w:rPr>
              <w:t>to customers</w:t>
            </w:r>
          </w:p>
        </w:tc>
        <w:tc>
          <w:tcPr>
            <w:tcW w:w="1260" w:type="dxa"/>
            <w:tcBorders>
              <w:top w:val="single" w:sz="4" w:space="0" w:color="auto"/>
            </w:tcBorders>
            <w:vAlign w:val="bottom"/>
          </w:tcPr>
          <w:p w14:paraId="30780DCE" w14:textId="5F2E7271"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sidRPr="00C966A7">
              <w:rPr>
                <w:rFonts w:ascii="CordiaUPC" w:hAnsi="CordiaUPC" w:cs="CordiaUPC"/>
                <w:sz w:val="26"/>
                <w:szCs w:val="26"/>
                <w:lang w:val="en-US" w:bidi="th-TH"/>
              </w:rPr>
              <w:t>1,358,766</w:t>
            </w:r>
          </w:p>
        </w:tc>
        <w:tc>
          <w:tcPr>
            <w:tcW w:w="270" w:type="dxa"/>
            <w:vAlign w:val="bottom"/>
          </w:tcPr>
          <w:p w14:paraId="08B65E46"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tcBorders>
              <w:top w:val="single" w:sz="2" w:space="0" w:color="auto"/>
            </w:tcBorders>
            <w:vAlign w:val="bottom"/>
          </w:tcPr>
          <w:p w14:paraId="574B4D04"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1,392,925</w:t>
            </w:r>
          </w:p>
        </w:tc>
        <w:tc>
          <w:tcPr>
            <w:tcW w:w="270" w:type="dxa"/>
            <w:vAlign w:val="bottom"/>
          </w:tcPr>
          <w:p w14:paraId="7ED66505"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top w:val="single" w:sz="4" w:space="0" w:color="auto"/>
            </w:tcBorders>
            <w:vAlign w:val="bottom"/>
          </w:tcPr>
          <w:p w14:paraId="01EE7777" w14:textId="648C3FE1" w:rsidR="004E2455"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sidRPr="00C966A7">
              <w:rPr>
                <w:rFonts w:ascii="CordiaUPC" w:hAnsi="CordiaUPC" w:cs="CordiaUPC"/>
                <w:sz w:val="26"/>
                <w:szCs w:val="26"/>
                <w:lang w:val="en-US" w:bidi="th-TH"/>
              </w:rPr>
              <w:t>717,455</w:t>
            </w:r>
          </w:p>
        </w:tc>
        <w:tc>
          <w:tcPr>
            <w:tcW w:w="270" w:type="dxa"/>
            <w:vAlign w:val="bottom"/>
          </w:tcPr>
          <w:p w14:paraId="3469D371"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Borders>
              <w:top w:val="single" w:sz="2" w:space="0" w:color="auto"/>
            </w:tcBorders>
            <w:vAlign w:val="bottom"/>
          </w:tcPr>
          <w:p w14:paraId="5AE16D45" w14:textId="77777777" w:rsidR="004E2455" w:rsidRPr="00237E1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719,962</w:t>
            </w:r>
          </w:p>
        </w:tc>
      </w:tr>
      <w:tr w:rsidR="004E2455" w:rsidRPr="007A7361" w14:paraId="78A6E8FE" w14:textId="77777777" w:rsidTr="001A4406">
        <w:tc>
          <w:tcPr>
            <w:tcW w:w="3420" w:type="dxa"/>
          </w:tcPr>
          <w:p w14:paraId="7F5EB902" w14:textId="77777777" w:rsidR="004E2455" w:rsidRPr="004B3F16"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i/>
                <w:iCs/>
                <w:sz w:val="26"/>
                <w:szCs w:val="26"/>
              </w:rPr>
              <w:t xml:space="preserve">Add </w:t>
            </w:r>
            <w:r w:rsidRPr="007A7361">
              <w:rPr>
                <w:rFonts w:ascii="CordiaUPC" w:hAnsi="CordiaUPC" w:cs="CordiaUPC" w:hint="cs"/>
                <w:sz w:val="26"/>
                <w:szCs w:val="26"/>
              </w:rPr>
              <w:t>accrued interest receivables and undue interest incom</w:t>
            </w:r>
            <w:r>
              <w:rPr>
                <w:rFonts w:ascii="CordiaUPC" w:hAnsi="CordiaUPC" w:cs="CordiaUPC"/>
                <w:sz w:val="26"/>
                <w:szCs w:val="26"/>
              </w:rPr>
              <w:t>e*</w:t>
            </w:r>
          </w:p>
        </w:tc>
        <w:tc>
          <w:tcPr>
            <w:tcW w:w="1260" w:type="dxa"/>
            <w:tcBorders>
              <w:bottom w:val="single" w:sz="4" w:space="0" w:color="auto"/>
            </w:tcBorders>
            <w:vAlign w:val="bottom"/>
          </w:tcPr>
          <w:p w14:paraId="6FEC9063" w14:textId="13E93152"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sidRPr="00C966A7">
              <w:rPr>
                <w:rFonts w:ascii="CordiaUPC" w:hAnsi="CordiaUPC" w:cs="CordiaUPC"/>
                <w:sz w:val="26"/>
                <w:szCs w:val="26"/>
                <w:lang w:val="en-US" w:bidi="th-TH"/>
              </w:rPr>
              <w:t>7,130</w:t>
            </w:r>
          </w:p>
        </w:tc>
        <w:tc>
          <w:tcPr>
            <w:tcW w:w="270" w:type="dxa"/>
            <w:vAlign w:val="bottom"/>
          </w:tcPr>
          <w:p w14:paraId="616C202C"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tcBorders>
              <w:bottom w:val="single" w:sz="4" w:space="0" w:color="auto"/>
            </w:tcBorders>
            <w:vAlign w:val="bottom"/>
          </w:tcPr>
          <w:p w14:paraId="0C1B1BB8" w14:textId="77777777" w:rsidR="004E2455" w:rsidRPr="00766D8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sz w:val="26"/>
                <w:szCs w:val="26"/>
              </w:rPr>
              <w:t>7,522</w:t>
            </w:r>
          </w:p>
        </w:tc>
        <w:tc>
          <w:tcPr>
            <w:tcW w:w="270" w:type="dxa"/>
            <w:vAlign w:val="bottom"/>
          </w:tcPr>
          <w:p w14:paraId="07030C42" w14:textId="77777777" w:rsidR="004E2455" w:rsidRPr="00766D8C"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1AF9EC1D" w14:textId="737B7F70" w:rsidR="004E2455" w:rsidRPr="00766D8C"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sidRPr="00C966A7">
              <w:rPr>
                <w:rFonts w:ascii="CordiaUPC" w:hAnsi="CordiaUPC" w:cs="CordiaUPC"/>
                <w:sz w:val="26"/>
                <w:szCs w:val="26"/>
                <w:lang w:val="en-US" w:bidi="th-TH"/>
              </w:rPr>
              <w:t>4,691</w:t>
            </w:r>
          </w:p>
        </w:tc>
        <w:tc>
          <w:tcPr>
            <w:tcW w:w="270" w:type="dxa"/>
            <w:vAlign w:val="bottom"/>
          </w:tcPr>
          <w:p w14:paraId="00E3C77E" w14:textId="77777777" w:rsidR="004E2455" w:rsidRPr="00766D8C"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Borders>
              <w:bottom w:val="single" w:sz="4" w:space="0" w:color="auto"/>
            </w:tcBorders>
            <w:vAlign w:val="bottom"/>
          </w:tcPr>
          <w:p w14:paraId="3D68CDAB" w14:textId="77777777" w:rsidR="004E2455" w:rsidRPr="00766D8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sz w:val="26"/>
                <w:szCs w:val="26"/>
                <w:lang w:val="en-US" w:bidi="th-TH"/>
              </w:rPr>
              <w:t>5,144</w:t>
            </w:r>
          </w:p>
        </w:tc>
      </w:tr>
      <w:tr w:rsidR="004E2455" w:rsidRPr="007A7361" w14:paraId="2B6A7C7B" w14:textId="77777777" w:rsidTr="001A4406">
        <w:tc>
          <w:tcPr>
            <w:tcW w:w="3420" w:type="dxa"/>
          </w:tcPr>
          <w:p w14:paraId="364555B4"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1CF5B6EE" w14:textId="7415C937" w:rsidR="004E2455" w:rsidRDefault="004E2455" w:rsidP="004E2455">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b/>
                <w:bCs/>
                <w:sz w:val="26"/>
                <w:szCs w:val="26"/>
                <w:lang w:val="en-US" w:bidi="th-TH"/>
              </w:rPr>
              <w:t>1,365,896</w:t>
            </w:r>
          </w:p>
        </w:tc>
        <w:tc>
          <w:tcPr>
            <w:tcW w:w="270" w:type="dxa"/>
            <w:vAlign w:val="bottom"/>
          </w:tcPr>
          <w:p w14:paraId="19778874"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tcBorders>
              <w:top w:val="single" w:sz="4" w:space="0" w:color="auto"/>
            </w:tcBorders>
            <w:vAlign w:val="bottom"/>
          </w:tcPr>
          <w:p w14:paraId="19BA8244" w14:textId="77777777" w:rsidR="004E2455" w:rsidRPr="00766D8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b/>
                <w:bCs/>
                <w:sz w:val="26"/>
                <w:szCs w:val="26"/>
                <w:lang w:bidi="th-TH"/>
              </w:rPr>
              <w:t>1,400,447</w:t>
            </w:r>
          </w:p>
        </w:tc>
        <w:tc>
          <w:tcPr>
            <w:tcW w:w="270" w:type="dxa"/>
            <w:vAlign w:val="bottom"/>
          </w:tcPr>
          <w:p w14:paraId="2324200E" w14:textId="77777777" w:rsidR="004E2455" w:rsidRPr="00766D8C"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top w:val="single" w:sz="4" w:space="0" w:color="auto"/>
            </w:tcBorders>
            <w:vAlign w:val="bottom"/>
          </w:tcPr>
          <w:p w14:paraId="3BEE7926" w14:textId="63D4F0AF" w:rsidR="004E2455" w:rsidRPr="00766D8C" w:rsidRDefault="004E2455" w:rsidP="004E2455">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b/>
                <w:bCs/>
                <w:sz w:val="26"/>
                <w:szCs w:val="26"/>
                <w:lang w:val="en-US" w:bidi="th-TH"/>
              </w:rPr>
              <w:t>722,146</w:t>
            </w:r>
          </w:p>
        </w:tc>
        <w:tc>
          <w:tcPr>
            <w:tcW w:w="270" w:type="dxa"/>
            <w:vAlign w:val="bottom"/>
          </w:tcPr>
          <w:p w14:paraId="46AA8C42" w14:textId="77777777" w:rsidR="004E2455" w:rsidRPr="00766D8C"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Borders>
              <w:top w:val="single" w:sz="4" w:space="0" w:color="auto"/>
            </w:tcBorders>
            <w:vAlign w:val="bottom"/>
          </w:tcPr>
          <w:p w14:paraId="17D39792" w14:textId="77777777" w:rsidR="004E2455" w:rsidRPr="00766D8C" w:rsidRDefault="004E2455" w:rsidP="004E2455">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b/>
                <w:bCs/>
                <w:sz w:val="26"/>
                <w:szCs w:val="26"/>
              </w:rPr>
              <w:t>725,106</w:t>
            </w:r>
          </w:p>
        </w:tc>
      </w:tr>
      <w:tr w:rsidR="004E2455" w:rsidRPr="007A7361" w14:paraId="12151079" w14:textId="77777777" w:rsidTr="001A4406">
        <w:tc>
          <w:tcPr>
            <w:tcW w:w="3420" w:type="dxa"/>
          </w:tcPr>
          <w:p w14:paraId="2F363641" w14:textId="77777777" w:rsidR="004E2455" w:rsidRPr="007A7361" w:rsidRDefault="004E2455" w:rsidP="004E2455">
            <w:pPr>
              <w:suppressAutoHyphens/>
              <w:spacing w:line="220" w:lineRule="exact"/>
              <w:ind w:left="75" w:right="-29" w:hanging="86"/>
              <w:rPr>
                <w:rFonts w:ascii="CordiaUPC" w:eastAsia="Times New Roman" w:hAnsi="CordiaUPC" w:cs="CordiaUPC"/>
                <w:color w:val="000000"/>
                <w:sz w:val="26"/>
                <w:szCs w:val="26"/>
                <w:cs/>
                <w:lang w:eastAsia="zh-CN"/>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 expected credit loss</w:t>
            </w:r>
          </w:p>
        </w:tc>
        <w:tc>
          <w:tcPr>
            <w:tcW w:w="1260" w:type="dxa"/>
            <w:tcBorders>
              <w:bottom w:val="single" w:sz="4" w:space="0" w:color="auto"/>
            </w:tcBorders>
            <w:vAlign w:val="bottom"/>
          </w:tcPr>
          <w:p w14:paraId="4DCC1E99" w14:textId="02D52631" w:rsidR="004E2455" w:rsidRPr="007A7361" w:rsidRDefault="004E2455" w:rsidP="004E2455">
            <w:pPr>
              <w:tabs>
                <w:tab w:val="decimal" w:pos="1040"/>
              </w:tabs>
              <w:suppressAutoHyphens/>
              <w:snapToGrid w:val="0"/>
              <w:spacing w:line="220" w:lineRule="exact"/>
              <w:jc w:val="right"/>
              <w:rPr>
                <w:rFonts w:ascii="CordiaUPC" w:eastAsia="Times New Roman" w:hAnsi="CordiaUPC" w:cs="CordiaUPC"/>
                <w:sz w:val="26"/>
                <w:szCs w:val="26"/>
                <w:lang w:eastAsia="zh-CN"/>
              </w:rPr>
            </w:pPr>
            <w:r w:rsidRPr="00C966A7">
              <w:rPr>
                <w:rFonts w:ascii="CordiaUPC" w:hAnsi="CordiaUPC" w:cs="CordiaUPC"/>
                <w:sz w:val="26"/>
                <w:szCs w:val="26"/>
                <w:lang w:val="en-US" w:bidi="th-TH"/>
              </w:rPr>
              <w:t>(54,419)</w:t>
            </w:r>
          </w:p>
        </w:tc>
        <w:tc>
          <w:tcPr>
            <w:tcW w:w="270" w:type="dxa"/>
            <w:vAlign w:val="bottom"/>
          </w:tcPr>
          <w:p w14:paraId="2ABEBC42" w14:textId="77777777" w:rsidR="004E2455" w:rsidRPr="007A7361"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96" w:type="dxa"/>
            <w:vAlign w:val="bottom"/>
          </w:tcPr>
          <w:p w14:paraId="7249004C" w14:textId="77777777" w:rsidR="004E2455" w:rsidRPr="00766D8C"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sz w:val="26"/>
                <w:szCs w:val="26"/>
                <w:lang w:bidi="th-TH"/>
              </w:rPr>
              <w:t>(51,967)</w:t>
            </w:r>
          </w:p>
        </w:tc>
        <w:tc>
          <w:tcPr>
            <w:tcW w:w="270" w:type="dxa"/>
            <w:vAlign w:val="bottom"/>
          </w:tcPr>
          <w:p w14:paraId="759D5905" w14:textId="77777777" w:rsidR="004E2455" w:rsidRPr="00766D8C"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bottom w:val="single" w:sz="4" w:space="0" w:color="auto"/>
            </w:tcBorders>
            <w:vAlign w:val="bottom"/>
          </w:tcPr>
          <w:p w14:paraId="306D06EF" w14:textId="7B22534B" w:rsidR="004E2455" w:rsidRPr="00766D8C" w:rsidRDefault="004E2455" w:rsidP="004E2455">
            <w:pPr>
              <w:tabs>
                <w:tab w:val="decimal" w:pos="1070"/>
              </w:tabs>
              <w:suppressAutoHyphens/>
              <w:snapToGrid w:val="0"/>
              <w:spacing w:line="220" w:lineRule="exact"/>
              <w:jc w:val="right"/>
              <w:rPr>
                <w:rFonts w:ascii="CordiaUPC" w:eastAsia="Times New Roman" w:hAnsi="CordiaUPC" w:cs="CordiaUPC"/>
                <w:sz w:val="26"/>
                <w:szCs w:val="26"/>
                <w:lang w:eastAsia="zh-CN"/>
              </w:rPr>
            </w:pPr>
            <w:r w:rsidRPr="00C966A7">
              <w:rPr>
                <w:rFonts w:ascii="CordiaUPC" w:hAnsi="CordiaUPC" w:cs="CordiaUPC"/>
                <w:sz w:val="26"/>
                <w:szCs w:val="26"/>
                <w:lang w:val="en-US" w:bidi="th-TH"/>
              </w:rPr>
              <w:t>(33,532)</w:t>
            </w:r>
          </w:p>
        </w:tc>
        <w:tc>
          <w:tcPr>
            <w:tcW w:w="270" w:type="dxa"/>
            <w:vAlign w:val="bottom"/>
          </w:tcPr>
          <w:p w14:paraId="61AFCAE0" w14:textId="77777777" w:rsidR="004E2455" w:rsidRPr="00766D8C"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3006DB3A" w14:textId="77777777" w:rsidR="004E2455" w:rsidRPr="00766D8C" w:rsidRDefault="004E2455" w:rsidP="004E2455">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sz w:val="26"/>
                <w:szCs w:val="26"/>
              </w:rPr>
              <w:t>(31,331)</w:t>
            </w:r>
          </w:p>
        </w:tc>
      </w:tr>
      <w:tr w:rsidR="004E2455" w:rsidRPr="007A7361" w14:paraId="5062AF8B" w14:textId="77777777" w:rsidTr="00495FA4">
        <w:trPr>
          <w:trHeight w:val="181"/>
        </w:trPr>
        <w:tc>
          <w:tcPr>
            <w:tcW w:w="3420" w:type="dxa"/>
          </w:tcPr>
          <w:p w14:paraId="4D25A19C" w14:textId="77777777" w:rsidR="004E2455" w:rsidRPr="007A7361" w:rsidRDefault="004E2455" w:rsidP="004E2455">
            <w:pPr>
              <w:suppressAutoHyphens/>
              <w:spacing w:line="220" w:lineRule="exact"/>
              <w:ind w:left="86" w:right="-29" w:hanging="97"/>
              <w:rPr>
                <w:rFonts w:ascii="CordiaUPC" w:eastAsia="Times New Roman" w:hAnsi="CordiaUPC" w:cs="CordiaUPC"/>
                <w:sz w:val="26"/>
                <w:szCs w:val="26"/>
                <w:lang w:eastAsia="zh-CN"/>
              </w:rPr>
            </w:pPr>
            <w:r w:rsidRPr="007A7361">
              <w:rPr>
                <w:rFonts w:ascii="CordiaUPC" w:hAnsi="CordiaUPC" w:cs="CordiaUPC" w:hint="cs"/>
                <w:b/>
                <w:bCs/>
                <w:sz w:val="26"/>
                <w:szCs w:val="26"/>
              </w:rPr>
              <w:t>Total loans to customers and accrued interest receivables - net</w:t>
            </w:r>
          </w:p>
        </w:tc>
        <w:tc>
          <w:tcPr>
            <w:tcW w:w="1260" w:type="dxa"/>
            <w:tcBorders>
              <w:top w:val="single" w:sz="4" w:space="0" w:color="auto"/>
              <w:bottom w:val="double" w:sz="4" w:space="0" w:color="auto"/>
            </w:tcBorders>
            <w:vAlign w:val="bottom"/>
          </w:tcPr>
          <w:p w14:paraId="37B5CB98" w14:textId="4626C5CC" w:rsidR="004E2455" w:rsidRPr="007A7361" w:rsidRDefault="004E2455" w:rsidP="004E2455">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lang w:val="en-US" w:bidi="th-TH"/>
              </w:rPr>
              <w:t>1,311,477</w:t>
            </w:r>
          </w:p>
        </w:tc>
        <w:tc>
          <w:tcPr>
            <w:tcW w:w="270" w:type="dxa"/>
            <w:vAlign w:val="bottom"/>
          </w:tcPr>
          <w:p w14:paraId="54504B9A" w14:textId="77777777" w:rsidR="004E2455" w:rsidRPr="007A7361" w:rsidRDefault="004E2455" w:rsidP="004E2455">
            <w:pPr>
              <w:suppressAutoHyphens/>
              <w:snapToGrid w:val="0"/>
              <w:spacing w:line="220" w:lineRule="exact"/>
              <w:jc w:val="right"/>
              <w:rPr>
                <w:rFonts w:ascii="CordiaUPC" w:eastAsia="Times New Roman" w:hAnsi="CordiaUPC" w:cs="CordiaUPC"/>
                <w:sz w:val="26"/>
                <w:szCs w:val="26"/>
                <w:lang w:eastAsia="zh-CN"/>
              </w:rPr>
            </w:pPr>
          </w:p>
        </w:tc>
        <w:tc>
          <w:tcPr>
            <w:tcW w:w="1296" w:type="dxa"/>
            <w:tcBorders>
              <w:top w:val="single" w:sz="2" w:space="0" w:color="auto"/>
              <w:bottom w:val="double" w:sz="4" w:space="0" w:color="auto"/>
            </w:tcBorders>
            <w:vAlign w:val="bottom"/>
          </w:tcPr>
          <w:p w14:paraId="2771346E" w14:textId="77777777" w:rsidR="004E2455" w:rsidRPr="007A7361" w:rsidRDefault="004E2455" w:rsidP="004E2455">
            <w:pPr>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rPr>
              <w:t>1,348,480</w:t>
            </w:r>
          </w:p>
        </w:tc>
        <w:tc>
          <w:tcPr>
            <w:tcW w:w="270" w:type="dxa"/>
            <w:vAlign w:val="bottom"/>
          </w:tcPr>
          <w:p w14:paraId="3CF51F80" w14:textId="77777777" w:rsidR="004E2455" w:rsidRPr="007A7361" w:rsidRDefault="004E2455" w:rsidP="004E2455">
            <w:pPr>
              <w:suppressAutoHyphens/>
              <w:snapToGrid w:val="0"/>
              <w:spacing w:line="220" w:lineRule="exact"/>
              <w:jc w:val="right"/>
              <w:rPr>
                <w:rFonts w:ascii="CordiaUPC" w:eastAsia="Times New Roman" w:hAnsi="CordiaUPC" w:cs="CordiaUPC"/>
                <w:sz w:val="26"/>
                <w:szCs w:val="26"/>
                <w:lang w:eastAsia="zh-CN"/>
              </w:rPr>
            </w:pPr>
          </w:p>
        </w:tc>
        <w:tc>
          <w:tcPr>
            <w:tcW w:w="1314" w:type="dxa"/>
            <w:tcBorders>
              <w:top w:val="single" w:sz="4" w:space="0" w:color="auto"/>
              <w:bottom w:val="double" w:sz="4" w:space="0" w:color="auto"/>
            </w:tcBorders>
            <w:vAlign w:val="bottom"/>
          </w:tcPr>
          <w:p w14:paraId="22C64C8A" w14:textId="6EE26FC3" w:rsidR="004E2455" w:rsidRPr="007A7361" w:rsidRDefault="004E2455" w:rsidP="004E2455">
            <w:pPr>
              <w:tabs>
                <w:tab w:val="decimal" w:pos="1070"/>
              </w:tabs>
              <w:suppressAutoHyphens/>
              <w:snapToGrid w:val="0"/>
              <w:spacing w:line="220" w:lineRule="exact"/>
              <w:rPr>
                <w:rFonts w:ascii="CordiaUPC" w:eastAsia="Times New Roman" w:hAnsi="CordiaUPC" w:cs="CordiaUPC"/>
                <w:sz w:val="26"/>
                <w:szCs w:val="26"/>
                <w:lang w:eastAsia="zh-CN"/>
              </w:rPr>
            </w:pPr>
            <w:r>
              <w:rPr>
                <w:rFonts w:ascii="CordiaUPC" w:hAnsi="CordiaUPC" w:cs="CordiaUPC"/>
                <w:b/>
                <w:bCs/>
                <w:sz w:val="26"/>
                <w:szCs w:val="26"/>
                <w:lang w:val="en-US" w:bidi="th-TH"/>
              </w:rPr>
              <w:t>688,614</w:t>
            </w:r>
          </w:p>
        </w:tc>
        <w:tc>
          <w:tcPr>
            <w:tcW w:w="270" w:type="dxa"/>
            <w:vAlign w:val="bottom"/>
          </w:tcPr>
          <w:p w14:paraId="2C731836" w14:textId="77777777" w:rsidR="004E2455" w:rsidRPr="007A7361" w:rsidRDefault="004E2455" w:rsidP="004E2455">
            <w:pPr>
              <w:suppressAutoHyphens/>
              <w:snapToGrid w:val="0"/>
              <w:spacing w:line="220" w:lineRule="exact"/>
              <w:jc w:val="right"/>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56748D6F" w14:textId="77777777" w:rsidR="004E2455" w:rsidRPr="007A7361" w:rsidRDefault="004E2455" w:rsidP="004E2455">
            <w:pPr>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rPr>
              <w:t>693,775</w:t>
            </w:r>
          </w:p>
        </w:tc>
      </w:tr>
    </w:tbl>
    <w:p w14:paraId="196BEA6F" w14:textId="56616F66" w:rsidR="00864B25" w:rsidRDefault="007250E4" w:rsidP="00962C4E">
      <w:pPr>
        <w:tabs>
          <w:tab w:val="left" w:pos="720"/>
        </w:tabs>
        <w:spacing w:line="220" w:lineRule="exact"/>
        <w:ind w:left="630" w:right="9" w:hanging="90"/>
        <w:jc w:val="thaiDistribute"/>
        <w:rPr>
          <w:rFonts w:ascii="CordiaUPC" w:hAnsi="CordiaUPC" w:cs="CordiaUPC"/>
          <w:szCs w:val="22"/>
          <w:lang w:val="en-US"/>
        </w:rPr>
      </w:pPr>
      <w:r w:rsidRPr="004B3F16">
        <w:rPr>
          <w:rFonts w:ascii="CordiaUPC" w:hAnsi="CordiaUPC" w:cs="CordiaUPC"/>
          <w:sz w:val="26"/>
          <w:szCs w:val="26"/>
          <w:lang w:val="en-US"/>
        </w:rPr>
        <w:t>*</w:t>
      </w:r>
      <w:r w:rsidRPr="004B3F16">
        <w:rPr>
          <w:rFonts w:ascii="CordiaUPC" w:hAnsi="CordiaUPC" w:cs="CordiaUPC" w:hint="cs"/>
          <w:szCs w:val="22"/>
          <w:lang w:val="en-US"/>
        </w:rPr>
        <w:tab/>
      </w:r>
      <w:r>
        <w:rPr>
          <w:rFonts w:ascii="CordiaUPC" w:hAnsi="CordiaUPC" w:cs="CordiaUPC"/>
          <w:szCs w:val="22"/>
          <w:lang w:val="en-US" w:bidi="th-TH"/>
        </w:rPr>
        <w:t>A</w:t>
      </w:r>
      <w:r w:rsidRPr="00F046AF">
        <w:rPr>
          <w:rFonts w:ascii="CordiaUPC" w:hAnsi="CordiaUPC" w:cs="CordiaUPC" w:hint="cs"/>
          <w:szCs w:val="22"/>
          <w:lang w:val="en-US" w:bidi="th-TH"/>
        </w:rPr>
        <w:t>ccrued interest receivables and undue interest income</w:t>
      </w:r>
      <w:r>
        <w:rPr>
          <w:rFonts w:ascii="CordiaUPC" w:hAnsi="CordiaUPC" w:cs="CordiaUPC"/>
          <w:szCs w:val="22"/>
          <w:lang w:val="en-US" w:bidi="th-TH"/>
        </w:rPr>
        <w:t xml:space="preserve"> of non-performing loans to customers presented net amount after allowances for expected credit loss.</w:t>
      </w:r>
      <w:bookmarkEnd w:id="18"/>
    </w:p>
    <w:p w14:paraId="72FB816E" w14:textId="77777777" w:rsidR="00962C4E" w:rsidRPr="005C619D" w:rsidRDefault="00962C4E" w:rsidP="00962C4E">
      <w:pPr>
        <w:tabs>
          <w:tab w:val="left" w:pos="720"/>
        </w:tabs>
        <w:spacing w:line="220" w:lineRule="exact"/>
        <w:ind w:left="630" w:right="9" w:hanging="90"/>
        <w:jc w:val="thaiDistribute"/>
        <w:rPr>
          <w:rFonts w:cs="Times New Roman"/>
          <w:b/>
          <w:bCs/>
          <w:sz w:val="20"/>
        </w:rPr>
      </w:pPr>
    </w:p>
    <w:p w14:paraId="57198A1A" w14:textId="48556557" w:rsidR="002858BD" w:rsidRPr="007A7361" w:rsidRDefault="00A77328" w:rsidP="007A7361">
      <w:pPr>
        <w:spacing w:line="220" w:lineRule="exact"/>
        <w:ind w:right="9"/>
        <w:jc w:val="thaiDistribute"/>
        <w:rPr>
          <w:rFonts w:ascii="CordiaUPC" w:hAnsi="CordiaUPC" w:cs="CordiaUPC"/>
          <w:b/>
          <w:bCs/>
          <w:sz w:val="26"/>
          <w:szCs w:val="26"/>
        </w:rPr>
      </w:pPr>
      <w:r w:rsidRPr="007A7361">
        <w:rPr>
          <w:rFonts w:ascii="CordiaUPC" w:hAnsi="CordiaUPC" w:cs="CordiaUPC" w:hint="cs"/>
          <w:b/>
          <w:bCs/>
          <w:sz w:val="26"/>
          <w:szCs w:val="26"/>
        </w:rPr>
        <w:t>1</w:t>
      </w:r>
      <w:r w:rsidR="007470AF">
        <w:rPr>
          <w:rFonts w:ascii="CordiaUPC" w:hAnsi="CordiaUPC" w:cs="CordiaUPC"/>
          <w:b/>
          <w:bCs/>
          <w:sz w:val="26"/>
          <w:szCs w:val="26"/>
        </w:rPr>
        <w:t>4</w:t>
      </w:r>
      <w:r w:rsidR="002858BD" w:rsidRPr="007A7361">
        <w:rPr>
          <w:rFonts w:ascii="CordiaUPC" w:hAnsi="CordiaUPC" w:cs="CordiaUPC" w:hint="cs"/>
          <w:b/>
          <w:bCs/>
          <w:sz w:val="26"/>
          <w:szCs w:val="26"/>
        </w:rPr>
        <w:t>.2</w:t>
      </w:r>
      <w:r w:rsidR="002858BD" w:rsidRPr="007A7361">
        <w:rPr>
          <w:rFonts w:ascii="CordiaUPC" w:hAnsi="CordiaUPC" w:cs="CordiaUPC" w:hint="cs"/>
          <w:b/>
          <w:bCs/>
          <w:sz w:val="26"/>
          <w:szCs w:val="26"/>
        </w:rPr>
        <w:tab/>
      </w:r>
      <w:r w:rsidR="00056200" w:rsidRPr="007A7361">
        <w:rPr>
          <w:rFonts w:ascii="CordiaUPC" w:hAnsi="CordiaUPC" w:cs="CordiaUPC" w:hint="cs"/>
          <w:b/>
          <w:bCs/>
          <w:sz w:val="26"/>
          <w:szCs w:val="26"/>
        </w:rPr>
        <w:t>Classified by currency and residency of debtors</w:t>
      </w:r>
    </w:p>
    <w:p w14:paraId="09D3F1C6" w14:textId="77777777" w:rsidR="00056200" w:rsidRPr="007A7361" w:rsidRDefault="00056200" w:rsidP="007A7361">
      <w:pPr>
        <w:spacing w:line="220" w:lineRule="exact"/>
        <w:ind w:right="9"/>
        <w:jc w:val="thaiDistribute"/>
        <w:rPr>
          <w:rFonts w:ascii="CordiaUPC" w:hAnsi="CordiaUPC" w:cs="CordiaUPC"/>
          <w:b/>
          <w:bCs/>
          <w:sz w:val="26"/>
          <w:szCs w:val="2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0E7669" w:rsidRPr="007A7361" w14:paraId="001196A4" w14:textId="77777777" w:rsidTr="00EB07EA">
        <w:trPr>
          <w:gridAfter w:val="1"/>
          <w:wAfter w:w="6" w:type="dxa"/>
          <w:trHeight w:val="181"/>
        </w:trPr>
        <w:tc>
          <w:tcPr>
            <w:tcW w:w="3356" w:type="dxa"/>
          </w:tcPr>
          <w:p w14:paraId="22EEE2BE"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6061" w:type="dxa"/>
            <w:gridSpan w:val="12"/>
          </w:tcPr>
          <w:p w14:paraId="417D5423"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Consolidated</w:t>
            </w:r>
          </w:p>
        </w:tc>
      </w:tr>
      <w:tr w:rsidR="00B14CE1" w:rsidRPr="007A7361" w14:paraId="63DAF303" w14:textId="77777777" w:rsidTr="00EB07EA">
        <w:trPr>
          <w:gridAfter w:val="1"/>
          <w:wAfter w:w="6" w:type="dxa"/>
          <w:trHeight w:val="181"/>
        </w:trPr>
        <w:tc>
          <w:tcPr>
            <w:tcW w:w="3356" w:type="dxa"/>
          </w:tcPr>
          <w:p w14:paraId="3DCCAF7A" w14:textId="77777777" w:rsidR="00B14CE1" w:rsidRPr="007A7361" w:rsidRDefault="00B14CE1" w:rsidP="007A7361">
            <w:pPr>
              <w:spacing w:line="220" w:lineRule="exact"/>
              <w:rPr>
                <w:rFonts w:ascii="CordiaUPC" w:hAnsi="CordiaUPC" w:cs="CordiaUPC"/>
                <w:b/>
                <w:bCs/>
                <w:color w:val="000000"/>
                <w:sz w:val="26"/>
                <w:szCs w:val="26"/>
                <w:lang w:val="en-US"/>
              </w:rPr>
            </w:pPr>
          </w:p>
        </w:tc>
        <w:tc>
          <w:tcPr>
            <w:tcW w:w="3030" w:type="dxa"/>
            <w:gridSpan w:val="6"/>
          </w:tcPr>
          <w:p w14:paraId="7074A101" w14:textId="6D49D60C" w:rsidR="00B14CE1" w:rsidRPr="00B4624E" w:rsidRDefault="00B4624E" w:rsidP="007A7361">
            <w:pPr>
              <w:spacing w:line="220" w:lineRule="exact"/>
              <w:ind w:right="-108" w:hanging="108"/>
              <w:jc w:val="center"/>
              <w:rPr>
                <w:rFonts w:ascii="CordiaUPC" w:hAnsi="CordiaUPC" w:cs="CordiaUPC"/>
                <w:sz w:val="26"/>
                <w:szCs w:val="26"/>
              </w:rPr>
            </w:pPr>
            <w:r w:rsidRPr="00B4624E">
              <w:rPr>
                <w:rFonts w:ascii="CordiaUPC" w:eastAsia="Times New Roman" w:hAnsi="CordiaUPC" w:cs="CordiaUPC" w:hint="cs"/>
                <w:sz w:val="26"/>
                <w:szCs w:val="26"/>
              </w:rPr>
              <w:t>30 June</w:t>
            </w:r>
            <w:r w:rsidRPr="00B4624E">
              <w:rPr>
                <w:rFonts w:ascii="CordiaUPC" w:hAnsi="CordiaUPC" w:cs="CordiaUPC" w:hint="cs"/>
                <w:sz w:val="26"/>
                <w:szCs w:val="26"/>
              </w:rPr>
              <w:t xml:space="preserve"> 202</w:t>
            </w:r>
            <w:r w:rsidRPr="00B4624E">
              <w:rPr>
                <w:rFonts w:ascii="CordiaUPC" w:hAnsi="CordiaUPC" w:cs="CordiaUPC"/>
                <w:sz w:val="26"/>
                <w:szCs w:val="26"/>
              </w:rPr>
              <w:t>1</w:t>
            </w:r>
          </w:p>
        </w:tc>
        <w:tc>
          <w:tcPr>
            <w:tcW w:w="3031" w:type="dxa"/>
            <w:gridSpan w:val="6"/>
          </w:tcPr>
          <w:p w14:paraId="455187FE" w14:textId="19A4B5A4" w:rsidR="00B14CE1" w:rsidRPr="00B4624E" w:rsidRDefault="00B4624E" w:rsidP="007A7361">
            <w:pPr>
              <w:spacing w:line="220" w:lineRule="exact"/>
              <w:ind w:right="-108" w:hanging="108"/>
              <w:jc w:val="center"/>
              <w:rPr>
                <w:rFonts w:ascii="CordiaUPC" w:hAnsi="CordiaUPC" w:cs="CordiaUPC"/>
                <w:sz w:val="26"/>
                <w:szCs w:val="26"/>
              </w:rPr>
            </w:pPr>
            <w:r w:rsidRPr="00B4624E">
              <w:rPr>
                <w:rFonts w:ascii="CordiaUPC" w:hAnsi="CordiaUPC" w:cs="CordiaUPC" w:hint="cs"/>
                <w:color w:val="000000"/>
                <w:sz w:val="26"/>
                <w:szCs w:val="26"/>
                <w:lang w:val="en-US" w:eastAsia="en-GB" w:bidi="th-TH"/>
              </w:rPr>
              <w:t xml:space="preserve">31 December </w:t>
            </w:r>
            <w:r w:rsidRPr="00B4624E">
              <w:rPr>
                <w:rFonts w:ascii="CordiaUPC" w:hAnsi="CordiaUPC" w:cs="CordiaUPC" w:hint="cs"/>
                <w:sz w:val="26"/>
                <w:szCs w:val="26"/>
              </w:rPr>
              <w:t>2020</w:t>
            </w:r>
          </w:p>
        </w:tc>
      </w:tr>
      <w:tr w:rsidR="000E7669" w:rsidRPr="007A7361" w14:paraId="1D765F38" w14:textId="77777777" w:rsidTr="00EB07EA">
        <w:trPr>
          <w:trHeight w:val="181"/>
        </w:trPr>
        <w:tc>
          <w:tcPr>
            <w:tcW w:w="3356" w:type="dxa"/>
          </w:tcPr>
          <w:p w14:paraId="61A9AED4"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852" w:type="dxa"/>
            <w:vAlign w:val="bottom"/>
          </w:tcPr>
          <w:p w14:paraId="45A4D4B4"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5F80E77D"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6F3D880A"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2698DB79"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512883E7"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Total</w:t>
            </w:r>
          </w:p>
        </w:tc>
        <w:tc>
          <w:tcPr>
            <w:tcW w:w="192" w:type="dxa"/>
            <w:gridSpan w:val="2"/>
          </w:tcPr>
          <w:p w14:paraId="1A5911AF"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6608151A"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5F1E7EEE"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FF84D4C" w14:textId="77777777" w:rsidR="000E7669" w:rsidRPr="007A7361" w:rsidRDefault="000E7669" w:rsidP="007A7361">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63BA3878" w14:textId="77777777" w:rsidR="000E7669" w:rsidRPr="007A7361" w:rsidRDefault="000E7669" w:rsidP="007A7361">
            <w:pPr>
              <w:pStyle w:val="acctfourfigures"/>
              <w:tabs>
                <w:tab w:val="clear" w:pos="765"/>
              </w:tabs>
              <w:spacing w:line="220" w:lineRule="exact"/>
              <w:ind w:left="-108" w:right="-88"/>
              <w:jc w:val="center"/>
              <w:rPr>
                <w:rFonts w:ascii="CordiaUPC" w:hAnsi="CordiaUPC" w:cs="CordiaUPC"/>
                <w:sz w:val="26"/>
                <w:szCs w:val="26"/>
              </w:rPr>
            </w:pPr>
          </w:p>
        </w:tc>
        <w:tc>
          <w:tcPr>
            <w:tcW w:w="851" w:type="dxa"/>
            <w:gridSpan w:val="2"/>
            <w:vAlign w:val="bottom"/>
          </w:tcPr>
          <w:p w14:paraId="7A1547F4" w14:textId="77777777" w:rsidR="000E7669" w:rsidRPr="007A7361" w:rsidRDefault="000E7669" w:rsidP="007A7361">
            <w:pPr>
              <w:spacing w:line="220" w:lineRule="exact"/>
              <w:jc w:val="center"/>
              <w:rPr>
                <w:rFonts w:ascii="CordiaUPC" w:hAnsi="CordiaUPC" w:cs="CordiaUPC"/>
                <w:sz w:val="26"/>
                <w:szCs w:val="26"/>
              </w:rPr>
            </w:pPr>
            <w:r w:rsidRPr="007A7361">
              <w:rPr>
                <w:rFonts w:ascii="CordiaUPC" w:hAnsi="CordiaUPC" w:cs="CordiaUPC" w:hint="cs"/>
                <w:sz w:val="26"/>
                <w:szCs w:val="26"/>
              </w:rPr>
              <w:t>Total</w:t>
            </w:r>
          </w:p>
        </w:tc>
      </w:tr>
      <w:tr w:rsidR="000E7669" w:rsidRPr="007A7361" w14:paraId="48AFDFF1" w14:textId="77777777" w:rsidTr="00EB07EA">
        <w:trPr>
          <w:trHeight w:val="181"/>
        </w:trPr>
        <w:tc>
          <w:tcPr>
            <w:tcW w:w="3356" w:type="dxa"/>
          </w:tcPr>
          <w:p w14:paraId="612F9952" w14:textId="77777777" w:rsidR="000E7669" w:rsidRPr="007A7361" w:rsidRDefault="000E7669" w:rsidP="007A7361">
            <w:pPr>
              <w:spacing w:line="220" w:lineRule="exact"/>
              <w:rPr>
                <w:rFonts w:ascii="CordiaUPC" w:hAnsi="CordiaUPC" w:cs="CordiaUPC"/>
                <w:b/>
                <w:bCs/>
                <w:color w:val="000000"/>
                <w:sz w:val="26"/>
                <w:szCs w:val="26"/>
                <w:lang w:val="en-US"/>
              </w:rPr>
            </w:pPr>
          </w:p>
        </w:tc>
        <w:tc>
          <w:tcPr>
            <w:tcW w:w="6067" w:type="dxa"/>
            <w:gridSpan w:val="13"/>
            <w:vAlign w:val="bottom"/>
          </w:tcPr>
          <w:p w14:paraId="7A19BE8B" w14:textId="77777777" w:rsidR="000E7669" w:rsidRPr="007A7361" w:rsidRDefault="000E7669" w:rsidP="007A7361">
            <w:pPr>
              <w:pStyle w:val="acctfourfigures"/>
              <w:tabs>
                <w:tab w:val="decimal" w:pos="1096"/>
              </w:tabs>
              <w:spacing w:line="220" w:lineRule="exact"/>
              <w:ind w:right="162"/>
              <w:jc w:val="center"/>
              <w:rPr>
                <w:rFonts w:ascii="CordiaUPC" w:hAnsi="CordiaUPC" w:cs="CordiaUPC"/>
                <w:i/>
                <w:iCs/>
                <w:sz w:val="26"/>
                <w:szCs w:val="26"/>
              </w:rPr>
            </w:pPr>
            <w:r w:rsidRPr="007A7361">
              <w:rPr>
                <w:rFonts w:ascii="CordiaUPC" w:hAnsi="CordiaUPC" w:cs="CordiaUPC" w:hint="cs"/>
                <w:i/>
                <w:iCs/>
                <w:sz w:val="26"/>
                <w:szCs w:val="26"/>
              </w:rPr>
              <w:t>(in million Baht)</w:t>
            </w:r>
          </w:p>
        </w:tc>
      </w:tr>
      <w:tr w:rsidR="004E2455" w:rsidRPr="007A7361" w14:paraId="507B5971" w14:textId="77777777" w:rsidTr="00F0468E">
        <w:trPr>
          <w:trHeight w:val="181"/>
        </w:trPr>
        <w:tc>
          <w:tcPr>
            <w:tcW w:w="3356" w:type="dxa"/>
          </w:tcPr>
          <w:p w14:paraId="1E2F0DB9" w14:textId="77777777" w:rsidR="004E2455" w:rsidRPr="007A7361" w:rsidRDefault="004E2455" w:rsidP="004E2455">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Baht</w:t>
            </w:r>
          </w:p>
        </w:tc>
        <w:tc>
          <w:tcPr>
            <w:tcW w:w="852" w:type="dxa"/>
            <w:vAlign w:val="bottom"/>
          </w:tcPr>
          <w:p w14:paraId="0E2E3EA3" w14:textId="5DB844E0" w:rsidR="004E2455" w:rsidRPr="007A7361" w:rsidRDefault="004E2455" w:rsidP="004E2455">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1,328,222</w:t>
            </w:r>
          </w:p>
        </w:tc>
        <w:tc>
          <w:tcPr>
            <w:tcW w:w="192" w:type="dxa"/>
          </w:tcPr>
          <w:p w14:paraId="1F25B12F"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040B13DF" w14:textId="013738FF"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3,082</w:t>
            </w:r>
          </w:p>
        </w:tc>
        <w:tc>
          <w:tcPr>
            <w:tcW w:w="192" w:type="dxa"/>
          </w:tcPr>
          <w:p w14:paraId="3806038A"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59C2A171" w14:textId="3E9231A1" w:rsidR="004E2455" w:rsidRPr="007A7361" w:rsidRDefault="004E2455" w:rsidP="004E2455">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1,331,304</w:t>
            </w:r>
          </w:p>
        </w:tc>
        <w:tc>
          <w:tcPr>
            <w:tcW w:w="192" w:type="dxa"/>
            <w:gridSpan w:val="2"/>
          </w:tcPr>
          <w:p w14:paraId="1AB863DD" w14:textId="77777777" w:rsidR="004E2455" w:rsidRPr="007A7361" w:rsidRDefault="004E2455" w:rsidP="004E2455">
            <w:pPr>
              <w:spacing w:line="220" w:lineRule="exact"/>
              <w:jc w:val="right"/>
              <w:rPr>
                <w:rFonts w:ascii="CordiaUPC" w:hAnsi="CordiaUPC" w:cs="CordiaUPC"/>
                <w:sz w:val="26"/>
                <w:szCs w:val="26"/>
              </w:rPr>
            </w:pPr>
          </w:p>
        </w:tc>
        <w:tc>
          <w:tcPr>
            <w:tcW w:w="851" w:type="dxa"/>
            <w:vAlign w:val="bottom"/>
          </w:tcPr>
          <w:p w14:paraId="2EDBD9C5" w14:textId="6435394F" w:rsidR="004E2455" w:rsidRPr="007A7361" w:rsidRDefault="004E2455" w:rsidP="004E2455">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1,369,088</w:t>
            </w:r>
          </w:p>
        </w:tc>
        <w:tc>
          <w:tcPr>
            <w:tcW w:w="192" w:type="dxa"/>
          </w:tcPr>
          <w:p w14:paraId="433E3528"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448A0A29" w14:textId="221D1700"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3,298</w:t>
            </w:r>
          </w:p>
        </w:tc>
        <w:tc>
          <w:tcPr>
            <w:tcW w:w="192" w:type="dxa"/>
          </w:tcPr>
          <w:p w14:paraId="7EB49D6F"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gridSpan w:val="2"/>
            <w:vAlign w:val="bottom"/>
          </w:tcPr>
          <w:p w14:paraId="7208A3A8" w14:textId="3CF511EF" w:rsidR="004E2455" w:rsidRPr="007A7361" w:rsidRDefault="004E2455" w:rsidP="004E2455">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1,372,386</w:t>
            </w:r>
          </w:p>
        </w:tc>
      </w:tr>
      <w:tr w:rsidR="004E2455" w:rsidRPr="007A7361" w14:paraId="413E6802" w14:textId="77777777" w:rsidTr="00F0468E">
        <w:trPr>
          <w:trHeight w:val="181"/>
        </w:trPr>
        <w:tc>
          <w:tcPr>
            <w:tcW w:w="3356" w:type="dxa"/>
          </w:tcPr>
          <w:p w14:paraId="2723362B" w14:textId="77777777" w:rsidR="004E2455" w:rsidRPr="007A7361" w:rsidRDefault="004E2455" w:rsidP="004E2455">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US Dollars</w:t>
            </w:r>
          </w:p>
        </w:tc>
        <w:tc>
          <w:tcPr>
            <w:tcW w:w="852" w:type="dxa"/>
            <w:vAlign w:val="bottom"/>
          </w:tcPr>
          <w:p w14:paraId="0CE1DB9A" w14:textId="0986C0AA" w:rsidR="004E2455" w:rsidRPr="007A7361" w:rsidRDefault="004E2455" w:rsidP="004E2455">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20,466</w:t>
            </w:r>
          </w:p>
        </w:tc>
        <w:tc>
          <w:tcPr>
            <w:tcW w:w="192" w:type="dxa"/>
          </w:tcPr>
          <w:p w14:paraId="4FB25D77"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08B872C1" w14:textId="1199EA2A"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5,012</w:t>
            </w:r>
          </w:p>
        </w:tc>
        <w:tc>
          <w:tcPr>
            <w:tcW w:w="192" w:type="dxa"/>
          </w:tcPr>
          <w:p w14:paraId="27170565"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3936BEC5" w14:textId="58B90DC5" w:rsidR="004E2455" w:rsidRPr="007A7361" w:rsidRDefault="004E2455" w:rsidP="004E2455">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25,478</w:t>
            </w:r>
          </w:p>
        </w:tc>
        <w:tc>
          <w:tcPr>
            <w:tcW w:w="192" w:type="dxa"/>
            <w:gridSpan w:val="2"/>
          </w:tcPr>
          <w:p w14:paraId="0441658F" w14:textId="77777777" w:rsidR="004E2455" w:rsidRPr="007A7361" w:rsidRDefault="004E2455" w:rsidP="004E2455">
            <w:pPr>
              <w:spacing w:line="220" w:lineRule="exact"/>
              <w:jc w:val="right"/>
              <w:rPr>
                <w:rFonts w:ascii="CordiaUPC" w:hAnsi="CordiaUPC" w:cs="CordiaUPC"/>
                <w:sz w:val="26"/>
                <w:szCs w:val="26"/>
              </w:rPr>
            </w:pPr>
          </w:p>
        </w:tc>
        <w:tc>
          <w:tcPr>
            <w:tcW w:w="851" w:type="dxa"/>
            <w:vAlign w:val="bottom"/>
          </w:tcPr>
          <w:p w14:paraId="5BE1D831" w14:textId="2BBA20F1" w:rsidR="004E2455" w:rsidRPr="007A7361" w:rsidRDefault="004E2455" w:rsidP="004E2455">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14,091</w:t>
            </w:r>
          </w:p>
        </w:tc>
        <w:tc>
          <w:tcPr>
            <w:tcW w:w="192" w:type="dxa"/>
          </w:tcPr>
          <w:p w14:paraId="022FC751"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7DFE1709" w14:textId="5F61085A"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4,606</w:t>
            </w:r>
          </w:p>
        </w:tc>
        <w:tc>
          <w:tcPr>
            <w:tcW w:w="192" w:type="dxa"/>
          </w:tcPr>
          <w:p w14:paraId="17C69F59"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gridSpan w:val="2"/>
            <w:vAlign w:val="bottom"/>
          </w:tcPr>
          <w:p w14:paraId="39DBD31A" w14:textId="5D25E191" w:rsidR="004E2455" w:rsidRPr="007A7361" w:rsidRDefault="004E2455" w:rsidP="004E2455">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18,697</w:t>
            </w:r>
          </w:p>
        </w:tc>
      </w:tr>
      <w:tr w:rsidR="004E2455" w:rsidRPr="007A7361" w14:paraId="6A38C4C7" w14:textId="77777777" w:rsidTr="00F0468E">
        <w:trPr>
          <w:trHeight w:val="181"/>
        </w:trPr>
        <w:tc>
          <w:tcPr>
            <w:tcW w:w="3356" w:type="dxa"/>
          </w:tcPr>
          <w:p w14:paraId="1228ED38" w14:textId="77777777" w:rsidR="004E2455" w:rsidRPr="007A7361" w:rsidRDefault="004E2455" w:rsidP="004E2455">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Other currencies</w:t>
            </w:r>
          </w:p>
        </w:tc>
        <w:tc>
          <w:tcPr>
            <w:tcW w:w="852" w:type="dxa"/>
            <w:vAlign w:val="bottom"/>
          </w:tcPr>
          <w:p w14:paraId="472144AD" w14:textId="4E522777" w:rsidR="004E2455" w:rsidRPr="007A7361" w:rsidRDefault="004E2455" w:rsidP="004E2455">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1,261</w:t>
            </w:r>
          </w:p>
        </w:tc>
        <w:tc>
          <w:tcPr>
            <w:tcW w:w="192" w:type="dxa"/>
          </w:tcPr>
          <w:p w14:paraId="625477B0"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5D8088C8" w14:textId="40C0E575"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723</w:t>
            </w:r>
          </w:p>
        </w:tc>
        <w:tc>
          <w:tcPr>
            <w:tcW w:w="192" w:type="dxa"/>
          </w:tcPr>
          <w:p w14:paraId="270C4570"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1CD098EE" w14:textId="432FA28E" w:rsidR="004E2455" w:rsidRPr="007A7361" w:rsidRDefault="004E2455" w:rsidP="004E2455">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1,984</w:t>
            </w:r>
          </w:p>
        </w:tc>
        <w:tc>
          <w:tcPr>
            <w:tcW w:w="192" w:type="dxa"/>
            <w:gridSpan w:val="2"/>
          </w:tcPr>
          <w:p w14:paraId="0987A1A1" w14:textId="77777777" w:rsidR="004E2455" w:rsidRPr="007A7361" w:rsidRDefault="004E2455" w:rsidP="004E2455">
            <w:pPr>
              <w:spacing w:line="220" w:lineRule="exact"/>
              <w:jc w:val="right"/>
              <w:rPr>
                <w:rFonts w:ascii="CordiaUPC" w:hAnsi="CordiaUPC" w:cs="CordiaUPC"/>
                <w:sz w:val="26"/>
                <w:szCs w:val="26"/>
              </w:rPr>
            </w:pPr>
          </w:p>
        </w:tc>
        <w:tc>
          <w:tcPr>
            <w:tcW w:w="851" w:type="dxa"/>
            <w:vAlign w:val="bottom"/>
          </w:tcPr>
          <w:p w14:paraId="335055B0" w14:textId="1282DB1E" w:rsidR="004E2455" w:rsidRPr="007A7361" w:rsidRDefault="004E2455" w:rsidP="004E2455">
            <w:pPr>
              <w:tabs>
                <w:tab w:val="decimal" w:pos="728"/>
              </w:tabs>
              <w:spacing w:line="220" w:lineRule="exact"/>
              <w:ind w:left="-37" w:right="-107"/>
              <w:rPr>
                <w:rFonts w:ascii="CordiaUPC" w:hAnsi="CordiaUPC" w:cs="CordiaUPC"/>
                <w:sz w:val="26"/>
                <w:szCs w:val="26"/>
              </w:rPr>
            </w:pPr>
            <w:r>
              <w:rPr>
                <w:rFonts w:ascii="CordiaUPC" w:hAnsi="CordiaUPC" w:cs="CordiaUPC"/>
                <w:sz w:val="26"/>
                <w:szCs w:val="26"/>
                <w:lang w:val="en-US"/>
              </w:rPr>
              <w:t>1,154</w:t>
            </w:r>
          </w:p>
        </w:tc>
        <w:tc>
          <w:tcPr>
            <w:tcW w:w="192" w:type="dxa"/>
          </w:tcPr>
          <w:p w14:paraId="2BF3FD42"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4A4788EB" w14:textId="09A8D53A"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688</w:t>
            </w:r>
          </w:p>
        </w:tc>
        <w:tc>
          <w:tcPr>
            <w:tcW w:w="192" w:type="dxa"/>
          </w:tcPr>
          <w:p w14:paraId="355C8533"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gridSpan w:val="2"/>
            <w:vAlign w:val="bottom"/>
          </w:tcPr>
          <w:p w14:paraId="396EC999" w14:textId="47389EE2" w:rsidR="004E2455" w:rsidRPr="007A7361" w:rsidRDefault="004E2455" w:rsidP="004E2455">
            <w:pPr>
              <w:tabs>
                <w:tab w:val="decimal" w:pos="711"/>
              </w:tabs>
              <w:spacing w:line="220" w:lineRule="exact"/>
              <w:ind w:left="-54" w:right="-107"/>
              <w:rPr>
                <w:rFonts w:ascii="CordiaUPC" w:hAnsi="CordiaUPC" w:cs="CordiaUPC"/>
                <w:sz w:val="26"/>
                <w:szCs w:val="26"/>
              </w:rPr>
            </w:pPr>
            <w:r>
              <w:rPr>
                <w:rFonts w:ascii="CordiaUPC" w:hAnsi="CordiaUPC" w:cs="CordiaUPC"/>
                <w:sz w:val="26"/>
                <w:szCs w:val="26"/>
              </w:rPr>
              <w:t>1,842</w:t>
            </w:r>
          </w:p>
        </w:tc>
      </w:tr>
      <w:tr w:rsidR="004E2455" w:rsidRPr="007A7361" w14:paraId="3DCF19A3" w14:textId="77777777" w:rsidTr="00F0468E">
        <w:trPr>
          <w:trHeight w:val="181"/>
        </w:trPr>
        <w:tc>
          <w:tcPr>
            <w:tcW w:w="3356" w:type="dxa"/>
          </w:tcPr>
          <w:p w14:paraId="1EE1EA1A" w14:textId="77777777" w:rsidR="004E2455" w:rsidRPr="007A7361" w:rsidRDefault="004E2455" w:rsidP="004E2455">
            <w:pPr>
              <w:spacing w:line="220" w:lineRule="exact"/>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Total</w:t>
            </w:r>
            <w:r w:rsidRPr="007A7361">
              <w:rPr>
                <w:rFonts w:ascii="CordiaUPC" w:hAnsi="CordiaUPC" w:cs="CordiaUPC" w:hint="cs"/>
                <w:b/>
                <w:bCs/>
                <w:color w:val="000000"/>
                <w:sz w:val="26"/>
                <w:szCs w:val="26"/>
                <w:vertAlign w:val="superscript"/>
                <w:lang w:val="en-US"/>
              </w:rPr>
              <w:t>*</w:t>
            </w:r>
          </w:p>
        </w:tc>
        <w:tc>
          <w:tcPr>
            <w:tcW w:w="852" w:type="dxa"/>
            <w:tcBorders>
              <w:top w:val="single" w:sz="2" w:space="0" w:color="auto"/>
              <w:bottom w:val="double" w:sz="4" w:space="0" w:color="auto"/>
            </w:tcBorders>
            <w:vAlign w:val="bottom"/>
          </w:tcPr>
          <w:p w14:paraId="5BDE98D2" w14:textId="157BEE64" w:rsidR="004E2455" w:rsidRPr="007A7361" w:rsidRDefault="004E2455" w:rsidP="004E2455">
            <w:pPr>
              <w:tabs>
                <w:tab w:val="decimal" w:pos="728"/>
              </w:tabs>
              <w:spacing w:line="220" w:lineRule="exact"/>
              <w:ind w:left="-37" w:right="-107"/>
              <w:rPr>
                <w:rFonts w:ascii="CordiaUPC" w:hAnsi="CordiaUPC" w:cs="CordiaUPC"/>
                <w:b/>
                <w:bCs/>
                <w:sz w:val="26"/>
                <w:szCs w:val="26"/>
              </w:rPr>
            </w:pPr>
            <w:r>
              <w:rPr>
                <w:rFonts w:ascii="CordiaUPC" w:hAnsi="CordiaUPC" w:cs="CordiaUPC"/>
                <w:b/>
                <w:bCs/>
                <w:sz w:val="26"/>
                <w:szCs w:val="26"/>
                <w:lang w:val="en-US"/>
              </w:rPr>
              <w:t>1,349,949</w:t>
            </w:r>
          </w:p>
        </w:tc>
        <w:tc>
          <w:tcPr>
            <w:tcW w:w="192" w:type="dxa"/>
          </w:tcPr>
          <w:p w14:paraId="0599A508" w14:textId="77777777" w:rsidR="004E2455" w:rsidRPr="007A7361" w:rsidRDefault="004E2455" w:rsidP="004E2455">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725CD73B" w14:textId="4E752CC6" w:rsidR="004E2455" w:rsidRPr="007A7361" w:rsidRDefault="004E2455" w:rsidP="004E2455">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8,817</w:t>
            </w:r>
          </w:p>
        </w:tc>
        <w:tc>
          <w:tcPr>
            <w:tcW w:w="192" w:type="dxa"/>
          </w:tcPr>
          <w:p w14:paraId="6EB9DC88" w14:textId="77777777" w:rsidR="004E2455" w:rsidRPr="007A7361" w:rsidRDefault="004E2455" w:rsidP="004E2455">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6B4E2F09" w14:textId="0043757C" w:rsidR="004E2455" w:rsidRPr="007A7361" w:rsidRDefault="004E2455" w:rsidP="004E2455">
            <w:pPr>
              <w:tabs>
                <w:tab w:val="decimal" w:pos="711"/>
              </w:tabs>
              <w:spacing w:line="220" w:lineRule="exact"/>
              <w:ind w:left="-54" w:right="-107"/>
              <w:rPr>
                <w:rFonts w:ascii="CordiaUPC" w:hAnsi="CordiaUPC" w:cs="CordiaUPC"/>
                <w:b/>
                <w:bCs/>
                <w:sz w:val="26"/>
                <w:szCs w:val="26"/>
              </w:rPr>
            </w:pPr>
            <w:r>
              <w:rPr>
                <w:rFonts w:ascii="CordiaUPC" w:hAnsi="CordiaUPC" w:cs="CordiaUPC"/>
                <w:b/>
                <w:bCs/>
                <w:sz w:val="26"/>
                <w:szCs w:val="26"/>
              </w:rPr>
              <w:t>1,358,766</w:t>
            </w:r>
          </w:p>
        </w:tc>
        <w:tc>
          <w:tcPr>
            <w:tcW w:w="192" w:type="dxa"/>
            <w:gridSpan w:val="2"/>
          </w:tcPr>
          <w:p w14:paraId="316F602F" w14:textId="77777777" w:rsidR="004E2455" w:rsidRPr="007A7361" w:rsidRDefault="004E2455" w:rsidP="004E2455">
            <w:pPr>
              <w:spacing w:line="220" w:lineRule="exact"/>
              <w:jc w:val="righ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8C9C4EA" w14:textId="01B8B765" w:rsidR="004E2455" w:rsidRPr="007A7361" w:rsidRDefault="004E2455" w:rsidP="004E2455">
            <w:pPr>
              <w:tabs>
                <w:tab w:val="decimal" w:pos="728"/>
              </w:tabs>
              <w:spacing w:line="220" w:lineRule="exact"/>
              <w:ind w:left="-37" w:right="-107"/>
              <w:rPr>
                <w:rFonts w:ascii="CordiaUPC" w:hAnsi="CordiaUPC" w:cs="CordiaUPC"/>
                <w:b/>
                <w:bCs/>
                <w:sz w:val="26"/>
                <w:szCs w:val="26"/>
              </w:rPr>
            </w:pPr>
            <w:r>
              <w:rPr>
                <w:rFonts w:ascii="CordiaUPC" w:hAnsi="CordiaUPC" w:cs="CordiaUPC"/>
                <w:b/>
                <w:bCs/>
                <w:sz w:val="26"/>
                <w:szCs w:val="26"/>
                <w:lang w:val="en-US"/>
              </w:rPr>
              <w:t>1,384,333</w:t>
            </w:r>
          </w:p>
        </w:tc>
        <w:tc>
          <w:tcPr>
            <w:tcW w:w="192" w:type="dxa"/>
          </w:tcPr>
          <w:p w14:paraId="0F9416AF" w14:textId="77777777" w:rsidR="004E2455" w:rsidRPr="007A7361" w:rsidRDefault="004E2455" w:rsidP="004E2455">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3F36EA9A" w14:textId="57619871" w:rsidR="004E2455" w:rsidRPr="007A7361" w:rsidRDefault="004E2455" w:rsidP="004E2455">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8,592</w:t>
            </w:r>
          </w:p>
        </w:tc>
        <w:tc>
          <w:tcPr>
            <w:tcW w:w="192" w:type="dxa"/>
          </w:tcPr>
          <w:p w14:paraId="38D2E42C" w14:textId="77777777" w:rsidR="004E2455" w:rsidRPr="007A7361" w:rsidRDefault="004E2455" w:rsidP="004E2455">
            <w:pPr>
              <w:tabs>
                <w:tab w:val="decimal" w:pos="644"/>
              </w:tabs>
              <w:spacing w:line="220" w:lineRule="exact"/>
              <w:ind w:right="-107"/>
              <w:rPr>
                <w:rFonts w:ascii="CordiaUPC" w:hAnsi="CordiaUPC" w:cs="CordiaUPC"/>
                <w:b/>
                <w:bCs/>
                <w:sz w:val="26"/>
                <w:szCs w:val="26"/>
              </w:rPr>
            </w:pPr>
          </w:p>
        </w:tc>
        <w:tc>
          <w:tcPr>
            <w:tcW w:w="851" w:type="dxa"/>
            <w:gridSpan w:val="2"/>
            <w:tcBorders>
              <w:top w:val="single" w:sz="2" w:space="0" w:color="auto"/>
              <w:bottom w:val="double" w:sz="4" w:space="0" w:color="auto"/>
            </w:tcBorders>
            <w:vAlign w:val="bottom"/>
          </w:tcPr>
          <w:p w14:paraId="0D8837BE" w14:textId="739424F6" w:rsidR="004E2455" w:rsidRPr="007A7361" w:rsidRDefault="004E2455" w:rsidP="004E2455">
            <w:pPr>
              <w:tabs>
                <w:tab w:val="decimal" w:pos="711"/>
              </w:tabs>
              <w:spacing w:line="220" w:lineRule="exact"/>
              <w:ind w:left="-54" w:right="-107"/>
              <w:rPr>
                <w:rFonts w:ascii="CordiaUPC" w:hAnsi="CordiaUPC" w:cs="CordiaUPC"/>
                <w:b/>
                <w:bCs/>
                <w:sz w:val="26"/>
                <w:szCs w:val="26"/>
              </w:rPr>
            </w:pPr>
            <w:r>
              <w:rPr>
                <w:rFonts w:ascii="CordiaUPC" w:hAnsi="CordiaUPC" w:cs="CordiaUPC"/>
                <w:b/>
                <w:bCs/>
                <w:sz w:val="26"/>
                <w:szCs w:val="26"/>
              </w:rPr>
              <w:t>1,392,925</w:t>
            </w:r>
          </w:p>
        </w:tc>
      </w:tr>
    </w:tbl>
    <w:p w14:paraId="4D176319" w14:textId="77777777" w:rsidR="00530293" w:rsidRPr="007A7361" w:rsidRDefault="00530293" w:rsidP="007A7361">
      <w:pPr>
        <w:spacing w:line="220" w:lineRule="exact"/>
        <w:rPr>
          <w:rFonts w:ascii="CordiaUPC" w:hAnsi="CordiaUPC" w:cs="CordiaUPC"/>
          <w:sz w:val="26"/>
          <w:szCs w:val="26"/>
        </w:rPr>
      </w:pPr>
    </w:p>
    <w:tbl>
      <w:tblPr>
        <w:tblW w:w="9423" w:type="dxa"/>
        <w:tblInd w:w="558" w:type="dxa"/>
        <w:tblLayout w:type="fixed"/>
        <w:tblCellMar>
          <w:left w:w="86" w:type="dxa"/>
          <w:right w:w="86" w:type="dxa"/>
        </w:tblCellMar>
        <w:tblLook w:val="01E0" w:firstRow="1" w:lastRow="1" w:firstColumn="1" w:lastColumn="1" w:noHBand="0" w:noVBand="0"/>
      </w:tblPr>
      <w:tblGrid>
        <w:gridCol w:w="3356"/>
        <w:gridCol w:w="852"/>
        <w:gridCol w:w="192"/>
        <w:gridCol w:w="851"/>
        <w:gridCol w:w="192"/>
        <w:gridCol w:w="851"/>
        <w:gridCol w:w="92"/>
        <w:gridCol w:w="100"/>
        <w:gridCol w:w="851"/>
        <w:gridCol w:w="192"/>
        <w:gridCol w:w="851"/>
        <w:gridCol w:w="192"/>
        <w:gridCol w:w="845"/>
        <w:gridCol w:w="6"/>
      </w:tblGrid>
      <w:tr w:rsidR="00EA210C" w:rsidRPr="007A7361" w14:paraId="3E3F2CD0" w14:textId="77777777" w:rsidTr="00082384">
        <w:trPr>
          <w:gridAfter w:val="1"/>
          <w:wAfter w:w="6" w:type="dxa"/>
          <w:trHeight w:val="181"/>
        </w:trPr>
        <w:tc>
          <w:tcPr>
            <w:tcW w:w="3356" w:type="dxa"/>
          </w:tcPr>
          <w:p w14:paraId="15418A9B" w14:textId="77777777" w:rsidR="00EA210C" w:rsidRPr="007A7361" w:rsidRDefault="00EA210C" w:rsidP="007A7361">
            <w:pPr>
              <w:spacing w:line="220" w:lineRule="exact"/>
              <w:rPr>
                <w:rFonts w:ascii="CordiaUPC" w:hAnsi="CordiaUPC" w:cs="CordiaUPC"/>
                <w:b/>
                <w:bCs/>
                <w:color w:val="000000"/>
                <w:sz w:val="26"/>
                <w:szCs w:val="26"/>
                <w:lang w:val="en-US"/>
              </w:rPr>
            </w:pPr>
          </w:p>
        </w:tc>
        <w:tc>
          <w:tcPr>
            <w:tcW w:w="6061" w:type="dxa"/>
            <w:gridSpan w:val="12"/>
          </w:tcPr>
          <w:p w14:paraId="551C6AEF" w14:textId="77777777" w:rsidR="00EA210C" w:rsidRPr="007A7361" w:rsidRDefault="00EA210C" w:rsidP="007A7361">
            <w:pPr>
              <w:pStyle w:val="acctfourfigures"/>
              <w:tabs>
                <w:tab w:val="clear" w:pos="765"/>
              </w:tabs>
              <w:spacing w:line="22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B4624E" w:rsidRPr="007A7361" w14:paraId="4461DA3A" w14:textId="77777777" w:rsidTr="00082384">
        <w:trPr>
          <w:gridAfter w:val="1"/>
          <w:wAfter w:w="6" w:type="dxa"/>
          <w:trHeight w:val="181"/>
        </w:trPr>
        <w:tc>
          <w:tcPr>
            <w:tcW w:w="3356" w:type="dxa"/>
          </w:tcPr>
          <w:p w14:paraId="18A7072C" w14:textId="77777777" w:rsidR="00B4624E" w:rsidRPr="007A7361" w:rsidRDefault="00B4624E" w:rsidP="00B4624E">
            <w:pPr>
              <w:spacing w:line="220" w:lineRule="exact"/>
              <w:rPr>
                <w:rFonts w:ascii="CordiaUPC" w:hAnsi="CordiaUPC" w:cs="CordiaUPC"/>
                <w:b/>
                <w:bCs/>
                <w:color w:val="000000"/>
                <w:sz w:val="26"/>
                <w:szCs w:val="26"/>
                <w:lang w:val="en-US"/>
              </w:rPr>
            </w:pPr>
          </w:p>
        </w:tc>
        <w:tc>
          <w:tcPr>
            <w:tcW w:w="3030" w:type="dxa"/>
            <w:gridSpan w:val="6"/>
          </w:tcPr>
          <w:p w14:paraId="5ACAF421" w14:textId="78F5C805" w:rsidR="00B4624E" w:rsidRPr="007A7361" w:rsidRDefault="00B4624E" w:rsidP="00B4624E">
            <w:pPr>
              <w:spacing w:line="220" w:lineRule="exact"/>
              <w:ind w:right="-108" w:hanging="108"/>
              <w:jc w:val="center"/>
              <w:rPr>
                <w:rFonts w:ascii="CordiaUPC" w:hAnsi="CordiaUPC" w:cs="CordiaUPC"/>
                <w:sz w:val="26"/>
                <w:szCs w:val="26"/>
              </w:rPr>
            </w:pPr>
            <w:r w:rsidRPr="00B4624E">
              <w:rPr>
                <w:rFonts w:ascii="CordiaUPC" w:eastAsia="Times New Roman" w:hAnsi="CordiaUPC" w:cs="CordiaUPC" w:hint="cs"/>
                <w:sz w:val="26"/>
                <w:szCs w:val="26"/>
              </w:rPr>
              <w:t>30 June</w:t>
            </w:r>
            <w:r w:rsidRPr="00B4624E">
              <w:rPr>
                <w:rFonts w:ascii="CordiaUPC" w:hAnsi="CordiaUPC" w:cs="CordiaUPC" w:hint="cs"/>
                <w:sz w:val="26"/>
                <w:szCs w:val="26"/>
              </w:rPr>
              <w:t xml:space="preserve"> 202</w:t>
            </w:r>
            <w:r w:rsidRPr="00B4624E">
              <w:rPr>
                <w:rFonts w:ascii="CordiaUPC" w:hAnsi="CordiaUPC" w:cs="CordiaUPC"/>
                <w:sz w:val="26"/>
                <w:szCs w:val="26"/>
              </w:rPr>
              <w:t>1</w:t>
            </w:r>
          </w:p>
        </w:tc>
        <w:tc>
          <w:tcPr>
            <w:tcW w:w="3031" w:type="dxa"/>
            <w:gridSpan w:val="6"/>
          </w:tcPr>
          <w:p w14:paraId="37048B54" w14:textId="199885AE" w:rsidR="00B4624E" w:rsidRPr="007A7361" w:rsidRDefault="00B4624E" w:rsidP="00B4624E">
            <w:pPr>
              <w:spacing w:line="220" w:lineRule="exact"/>
              <w:ind w:right="-108" w:hanging="108"/>
              <w:jc w:val="center"/>
              <w:rPr>
                <w:rFonts w:ascii="CordiaUPC" w:hAnsi="CordiaUPC" w:cs="CordiaUPC"/>
                <w:sz w:val="26"/>
                <w:szCs w:val="26"/>
              </w:rPr>
            </w:pPr>
            <w:r w:rsidRPr="00B4624E">
              <w:rPr>
                <w:rFonts w:ascii="CordiaUPC" w:hAnsi="CordiaUPC" w:cs="CordiaUPC" w:hint="cs"/>
                <w:color w:val="000000"/>
                <w:sz w:val="26"/>
                <w:szCs w:val="26"/>
                <w:lang w:val="en-US" w:eastAsia="en-GB" w:bidi="th-TH"/>
              </w:rPr>
              <w:t xml:space="preserve">31 December </w:t>
            </w:r>
            <w:r w:rsidRPr="00B4624E">
              <w:rPr>
                <w:rFonts w:ascii="CordiaUPC" w:hAnsi="CordiaUPC" w:cs="CordiaUPC" w:hint="cs"/>
                <w:sz w:val="26"/>
                <w:szCs w:val="26"/>
              </w:rPr>
              <w:t>2020</w:t>
            </w:r>
          </w:p>
        </w:tc>
      </w:tr>
      <w:tr w:rsidR="00B4624E" w:rsidRPr="007A7361" w14:paraId="22EE33A2" w14:textId="77777777" w:rsidTr="00082384">
        <w:trPr>
          <w:trHeight w:val="181"/>
        </w:trPr>
        <w:tc>
          <w:tcPr>
            <w:tcW w:w="3356" w:type="dxa"/>
          </w:tcPr>
          <w:p w14:paraId="78FDAC32" w14:textId="77777777" w:rsidR="00B4624E" w:rsidRPr="007A7361" w:rsidRDefault="00B4624E" w:rsidP="00B4624E">
            <w:pPr>
              <w:spacing w:line="220" w:lineRule="exact"/>
              <w:rPr>
                <w:rFonts w:ascii="CordiaUPC" w:hAnsi="CordiaUPC" w:cs="CordiaUPC"/>
                <w:b/>
                <w:bCs/>
                <w:color w:val="000000"/>
                <w:sz w:val="26"/>
                <w:szCs w:val="26"/>
                <w:lang w:val="en-US"/>
              </w:rPr>
            </w:pPr>
          </w:p>
        </w:tc>
        <w:tc>
          <w:tcPr>
            <w:tcW w:w="852" w:type="dxa"/>
            <w:vAlign w:val="bottom"/>
          </w:tcPr>
          <w:p w14:paraId="36C40528"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1906A746"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F4BF6CE"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10481687"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3894FCC7"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Total</w:t>
            </w:r>
          </w:p>
        </w:tc>
        <w:tc>
          <w:tcPr>
            <w:tcW w:w="192" w:type="dxa"/>
            <w:gridSpan w:val="2"/>
          </w:tcPr>
          <w:p w14:paraId="46B23FED"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3F4B3493"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r w:rsidRPr="007A7361">
              <w:rPr>
                <w:rFonts w:ascii="CordiaUPC" w:hAnsi="CordiaUPC" w:cs="CordiaUPC" w:hint="cs"/>
                <w:sz w:val="26"/>
                <w:szCs w:val="26"/>
              </w:rPr>
              <w:t>Domestic</w:t>
            </w:r>
          </w:p>
        </w:tc>
        <w:tc>
          <w:tcPr>
            <w:tcW w:w="192" w:type="dxa"/>
          </w:tcPr>
          <w:p w14:paraId="432CBE33"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vAlign w:val="bottom"/>
          </w:tcPr>
          <w:p w14:paraId="2689795B" w14:textId="77777777" w:rsidR="00B4624E" w:rsidRPr="007A7361" w:rsidRDefault="00B4624E" w:rsidP="00B4624E">
            <w:pPr>
              <w:spacing w:line="220" w:lineRule="exact"/>
              <w:ind w:right="-108" w:hanging="108"/>
              <w:jc w:val="center"/>
              <w:rPr>
                <w:rFonts w:ascii="CordiaUPC" w:hAnsi="CordiaUPC" w:cs="CordiaUPC"/>
                <w:sz w:val="26"/>
                <w:szCs w:val="26"/>
              </w:rPr>
            </w:pPr>
            <w:r w:rsidRPr="007A7361">
              <w:rPr>
                <w:rFonts w:ascii="CordiaUPC" w:hAnsi="CordiaUPC" w:cs="CordiaUPC" w:hint="cs"/>
                <w:sz w:val="26"/>
                <w:szCs w:val="26"/>
              </w:rPr>
              <w:t>Foreign</w:t>
            </w:r>
          </w:p>
        </w:tc>
        <w:tc>
          <w:tcPr>
            <w:tcW w:w="192" w:type="dxa"/>
          </w:tcPr>
          <w:p w14:paraId="03014ED6" w14:textId="77777777" w:rsidR="00B4624E" w:rsidRPr="007A7361" w:rsidRDefault="00B4624E" w:rsidP="00B4624E">
            <w:pPr>
              <w:pStyle w:val="acctfourfigures"/>
              <w:tabs>
                <w:tab w:val="clear" w:pos="765"/>
              </w:tabs>
              <w:spacing w:line="220" w:lineRule="exact"/>
              <w:ind w:left="-108" w:right="-88"/>
              <w:jc w:val="center"/>
              <w:rPr>
                <w:rFonts w:ascii="CordiaUPC" w:hAnsi="CordiaUPC" w:cs="CordiaUPC"/>
                <w:sz w:val="26"/>
                <w:szCs w:val="26"/>
              </w:rPr>
            </w:pPr>
          </w:p>
        </w:tc>
        <w:tc>
          <w:tcPr>
            <w:tcW w:w="851" w:type="dxa"/>
            <w:gridSpan w:val="2"/>
            <w:vAlign w:val="bottom"/>
          </w:tcPr>
          <w:p w14:paraId="643A12C0" w14:textId="77777777" w:rsidR="00B4624E" w:rsidRPr="007A7361" w:rsidRDefault="00B4624E" w:rsidP="00B4624E">
            <w:pPr>
              <w:spacing w:line="220" w:lineRule="exact"/>
              <w:jc w:val="center"/>
              <w:rPr>
                <w:rFonts w:ascii="CordiaUPC" w:hAnsi="CordiaUPC" w:cs="CordiaUPC"/>
                <w:sz w:val="26"/>
                <w:szCs w:val="26"/>
              </w:rPr>
            </w:pPr>
            <w:r w:rsidRPr="007A7361">
              <w:rPr>
                <w:rFonts w:ascii="CordiaUPC" w:hAnsi="CordiaUPC" w:cs="CordiaUPC" w:hint="cs"/>
                <w:sz w:val="26"/>
                <w:szCs w:val="26"/>
              </w:rPr>
              <w:t>Total</w:t>
            </w:r>
          </w:p>
        </w:tc>
      </w:tr>
      <w:tr w:rsidR="00B4624E" w:rsidRPr="007A7361" w14:paraId="6929FB27" w14:textId="77777777" w:rsidTr="00082384">
        <w:trPr>
          <w:trHeight w:val="181"/>
        </w:trPr>
        <w:tc>
          <w:tcPr>
            <w:tcW w:w="3356" w:type="dxa"/>
          </w:tcPr>
          <w:p w14:paraId="273F9D34" w14:textId="77777777" w:rsidR="00B4624E" w:rsidRPr="007A7361" w:rsidRDefault="00B4624E" w:rsidP="00B4624E">
            <w:pPr>
              <w:spacing w:line="220" w:lineRule="exact"/>
              <w:rPr>
                <w:rFonts w:ascii="CordiaUPC" w:hAnsi="CordiaUPC" w:cs="CordiaUPC"/>
                <w:b/>
                <w:bCs/>
                <w:color w:val="000000"/>
                <w:sz w:val="26"/>
                <w:szCs w:val="26"/>
                <w:lang w:val="en-US"/>
              </w:rPr>
            </w:pPr>
          </w:p>
        </w:tc>
        <w:tc>
          <w:tcPr>
            <w:tcW w:w="6067" w:type="dxa"/>
            <w:gridSpan w:val="13"/>
            <w:vAlign w:val="bottom"/>
          </w:tcPr>
          <w:p w14:paraId="4E7E9514" w14:textId="77777777" w:rsidR="00B4624E" w:rsidRPr="007A7361" w:rsidRDefault="00B4624E" w:rsidP="00B4624E">
            <w:pPr>
              <w:pStyle w:val="acctfourfigures"/>
              <w:tabs>
                <w:tab w:val="decimal" w:pos="1096"/>
              </w:tabs>
              <w:spacing w:line="220" w:lineRule="exact"/>
              <w:ind w:right="162"/>
              <w:jc w:val="center"/>
              <w:rPr>
                <w:rFonts w:ascii="CordiaUPC" w:hAnsi="CordiaUPC" w:cs="CordiaUPC"/>
                <w:i/>
                <w:iCs/>
                <w:sz w:val="26"/>
                <w:szCs w:val="26"/>
              </w:rPr>
            </w:pPr>
            <w:r w:rsidRPr="007A7361">
              <w:rPr>
                <w:rFonts w:ascii="CordiaUPC" w:hAnsi="CordiaUPC" w:cs="CordiaUPC" w:hint="cs"/>
                <w:i/>
                <w:iCs/>
                <w:sz w:val="26"/>
                <w:szCs w:val="26"/>
              </w:rPr>
              <w:t>(in million Baht)</w:t>
            </w:r>
          </w:p>
        </w:tc>
      </w:tr>
      <w:tr w:rsidR="004E2455" w:rsidRPr="007A7361" w14:paraId="0ADFB9AB" w14:textId="77777777" w:rsidTr="00082384">
        <w:trPr>
          <w:trHeight w:val="181"/>
        </w:trPr>
        <w:tc>
          <w:tcPr>
            <w:tcW w:w="3356" w:type="dxa"/>
          </w:tcPr>
          <w:p w14:paraId="0A94EDAC" w14:textId="77777777" w:rsidR="004E2455" w:rsidRPr="007A7361" w:rsidRDefault="004E2455" w:rsidP="004E2455">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Baht</w:t>
            </w:r>
          </w:p>
        </w:tc>
        <w:tc>
          <w:tcPr>
            <w:tcW w:w="852" w:type="dxa"/>
            <w:vAlign w:val="bottom"/>
          </w:tcPr>
          <w:p w14:paraId="0E6EA58C" w14:textId="129CCB5F"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690,444</w:t>
            </w:r>
          </w:p>
        </w:tc>
        <w:tc>
          <w:tcPr>
            <w:tcW w:w="192" w:type="dxa"/>
          </w:tcPr>
          <w:p w14:paraId="45D198F7"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14E622E9" w14:textId="2432C35F"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3,082</w:t>
            </w:r>
          </w:p>
        </w:tc>
        <w:tc>
          <w:tcPr>
            <w:tcW w:w="192" w:type="dxa"/>
          </w:tcPr>
          <w:p w14:paraId="5BD5FCB1"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3B4BE70C" w14:textId="4A7DCE68"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693,526</w:t>
            </w:r>
          </w:p>
        </w:tc>
        <w:tc>
          <w:tcPr>
            <w:tcW w:w="192" w:type="dxa"/>
            <w:gridSpan w:val="2"/>
          </w:tcPr>
          <w:p w14:paraId="69EB7B8B" w14:textId="77777777" w:rsidR="004E2455" w:rsidRPr="007A7361" w:rsidRDefault="004E2455" w:rsidP="004E2455">
            <w:pPr>
              <w:spacing w:line="220" w:lineRule="exact"/>
              <w:jc w:val="right"/>
              <w:rPr>
                <w:rFonts w:ascii="CordiaUPC" w:hAnsi="CordiaUPC" w:cs="CordiaUPC"/>
                <w:sz w:val="26"/>
                <w:szCs w:val="26"/>
              </w:rPr>
            </w:pPr>
          </w:p>
        </w:tc>
        <w:tc>
          <w:tcPr>
            <w:tcW w:w="851" w:type="dxa"/>
            <w:vAlign w:val="bottom"/>
          </w:tcPr>
          <w:p w14:paraId="09EF6894" w14:textId="452A9029"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699,232</w:t>
            </w:r>
          </w:p>
        </w:tc>
        <w:tc>
          <w:tcPr>
            <w:tcW w:w="192" w:type="dxa"/>
          </w:tcPr>
          <w:p w14:paraId="408BAA84"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49195EFF" w14:textId="6BF7658E"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3,298</w:t>
            </w:r>
          </w:p>
        </w:tc>
        <w:tc>
          <w:tcPr>
            <w:tcW w:w="192" w:type="dxa"/>
          </w:tcPr>
          <w:p w14:paraId="6D5E3CB1"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gridSpan w:val="2"/>
            <w:vAlign w:val="bottom"/>
          </w:tcPr>
          <w:p w14:paraId="534B4D42" w14:textId="50A809C5"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702,530</w:t>
            </w:r>
          </w:p>
        </w:tc>
      </w:tr>
      <w:tr w:rsidR="004E2455" w:rsidRPr="007A7361" w14:paraId="336838BF" w14:textId="77777777" w:rsidTr="00082384">
        <w:trPr>
          <w:trHeight w:val="181"/>
        </w:trPr>
        <w:tc>
          <w:tcPr>
            <w:tcW w:w="3356" w:type="dxa"/>
          </w:tcPr>
          <w:p w14:paraId="43E27CAF" w14:textId="77777777" w:rsidR="004E2455" w:rsidRPr="007A7361" w:rsidRDefault="004E2455" w:rsidP="004E2455">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US Dollars</w:t>
            </w:r>
          </w:p>
        </w:tc>
        <w:tc>
          <w:tcPr>
            <w:tcW w:w="852" w:type="dxa"/>
            <w:vAlign w:val="bottom"/>
          </w:tcPr>
          <w:p w14:paraId="62D61BD1" w14:textId="57643CC7"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18,492</w:t>
            </w:r>
          </w:p>
        </w:tc>
        <w:tc>
          <w:tcPr>
            <w:tcW w:w="192" w:type="dxa"/>
          </w:tcPr>
          <w:p w14:paraId="4AF5FD63"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5A069E59" w14:textId="3B7C85B2"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4,211</w:t>
            </w:r>
          </w:p>
        </w:tc>
        <w:tc>
          <w:tcPr>
            <w:tcW w:w="192" w:type="dxa"/>
          </w:tcPr>
          <w:p w14:paraId="4AF59EF0"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4BDF3886" w14:textId="3321CA9E"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22,703</w:t>
            </w:r>
          </w:p>
        </w:tc>
        <w:tc>
          <w:tcPr>
            <w:tcW w:w="192" w:type="dxa"/>
            <w:gridSpan w:val="2"/>
          </w:tcPr>
          <w:p w14:paraId="4D8856A1" w14:textId="77777777" w:rsidR="004E2455" w:rsidRPr="007A7361" w:rsidRDefault="004E2455" w:rsidP="004E2455">
            <w:pPr>
              <w:spacing w:line="220" w:lineRule="exact"/>
              <w:jc w:val="right"/>
              <w:rPr>
                <w:rFonts w:ascii="CordiaUPC" w:hAnsi="CordiaUPC" w:cs="CordiaUPC"/>
                <w:sz w:val="26"/>
                <w:szCs w:val="26"/>
              </w:rPr>
            </w:pPr>
          </w:p>
        </w:tc>
        <w:tc>
          <w:tcPr>
            <w:tcW w:w="851" w:type="dxa"/>
            <w:vAlign w:val="bottom"/>
          </w:tcPr>
          <w:p w14:paraId="02703230" w14:textId="5EE6C7AA"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12,474</w:t>
            </w:r>
          </w:p>
        </w:tc>
        <w:tc>
          <w:tcPr>
            <w:tcW w:w="192" w:type="dxa"/>
          </w:tcPr>
          <w:p w14:paraId="25420ACB"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71A4DFCB" w14:textId="08ACA0A9"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3,856</w:t>
            </w:r>
          </w:p>
        </w:tc>
        <w:tc>
          <w:tcPr>
            <w:tcW w:w="192" w:type="dxa"/>
          </w:tcPr>
          <w:p w14:paraId="5D2A5B9E"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gridSpan w:val="2"/>
            <w:vAlign w:val="bottom"/>
          </w:tcPr>
          <w:p w14:paraId="3D099364" w14:textId="3C2D85F9"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16,330</w:t>
            </w:r>
          </w:p>
        </w:tc>
      </w:tr>
      <w:tr w:rsidR="004E2455" w:rsidRPr="007A7361" w14:paraId="60CE575C" w14:textId="77777777" w:rsidTr="00082384">
        <w:trPr>
          <w:trHeight w:val="181"/>
        </w:trPr>
        <w:tc>
          <w:tcPr>
            <w:tcW w:w="3356" w:type="dxa"/>
          </w:tcPr>
          <w:p w14:paraId="4055D3EC" w14:textId="77777777" w:rsidR="004E2455" w:rsidRPr="007A7361" w:rsidRDefault="004E2455" w:rsidP="004E2455">
            <w:pPr>
              <w:spacing w:line="220" w:lineRule="exact"/>
              <w:rPr>
                <w:rFonts w:ascii="CordiaUPC" w:hAnsi="CordiaUPC" w:cs="CordiaUPC"/>
                <w:color w:val="000000"/>
                <w:sz w:val="26"/>
                <w:szCs w:val="26"/>
                <w:lang w:val="en-US"/>
              </w:rPr>
            </w:pPr>
            <w:r w:rsidRPr="007A7361">
              <w:rPr>
                <w:rFonts w:ascii="CordiaUPC" w:hAnsi="CordiaUPC" w:cs="CordiaUPC" w:hint="cs"/>
                <w:color w:val="000000"/>
                <w:sz w:val="26"/>
                <w:szCs w:val="26"/>
                <w:lang w:val="en-US"/>
              </w:rPr>
              <w:t>Other currencies</w:t>
            </w:r>
          </w:p>
        </w:tc>
        <w:tc>
          <w:tcPr>
            <w:tcW w:w="852" w:type="dxa"/>
            <w:vAlign w:val="bottom"/>
          </w:tcPr>
          <w:p w14:paraId="37AFEB16" w14:textId="3266D7C8"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1,226</w:t>
            </w:r>
          </w:p>
        </w:tc>
        <w:tc>
          <w:tcPr>
            <w:tcW w:w="192" w:type="dxa"/>
          </w:tcPr>
          <w:p w14:paraId="72DA8979"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44D8E908" w14:textId="2E70D8F7"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w:t>
            </w:r>
          </w:p>
        </w:tc>
        <w:tc>
          <w:tcPr>
            <w:tcW w:w="192" w:type="dxa"/>
          </w:tcPr>
          <w:p w14:paraId="5070BE55"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1042A856" w14:textId="3A40563F"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1,226</w:t>
            </w:r>
          </w:p>
        </w:tc>
        <w:tc>
          <w:tcPr>
            <w:tcW w:w="192" w:type="dxa"/>
            <w:gridSpan w:val="2"/>
          </w:tcPr>
          <w:p w14:paraId="68409C78" w14:textId="77777777" w:rsidR="004E2455" w:rsidRPr="007A7361" w:rsidRDefault="004E2455" w:rsidP="004E2455">
            <w:pPr>
              <w:spacing w:line="220" w:lineRule="exact"/>
              <w:jc w:val="right"/>
              <w:rPr>
                <w:rFonts w:ascii="CordiaUPC" w:hAnsi="CordiaUPC" w:cs="CordiaUPC"/>
                <w:sz w:val="26"/>
                <w:szCs w:val="26"/>
              </w:rPr>
            </w:pPr>
          </w:p>
        </w:tc>
        <w:tc>
          <w:tcPr>
            <w:tcW w:w="851" w:type="dxa"/>
            <w:vAlign w:val="bottom"/>
          </w:tcPr>
          <w:p w14:paraId="11BF8E66" w14:textId="027F1B2D"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lang w:val="en-US"/>
              </w:rPr>
              <w:t>1,102</w:t>
            </w:r>
          </w:p>
        </w:tc>
        <w:tc>
          <w:tcPr>
            <w:tcW w:w="192" w:type="dxa"/>
          </w:tcPr>
          <w:p w14:paraId="7CC69A9F"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vAlign w:val="bottom"/>
          </w:tcPr>
          <w:p w14:paraId="6A26AF1C" w14:textId="45C09032"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w:t>
            </w:r>
          </w:p>
        </w:tc>
        <w:tc>
          <w:tcPr>
            <w:tcW w:w="192" w:type="dxa"/>
          </w:tcPr>
          <w:p w14:paraId="6918ADFF" w14:textId="77777777" w:rsidR="004E2455" w:rsidRPr="007A7361" w:rsidRDefault="004E2455" w:rsidP="004E2455">
            <w:pPr>
              <w:tabs>
                <w:tab w:val="decimal" w:pos="644"/>
              </w:tabs>
              <w:spacing w:line="220" w:lineRule="exact"/>
              <w:ind w:right="-107"/>
              <w:rPr>
                <w:rFonts w:ascii="CordiaUPC" w:hAnsi="CordiaUPC" w:cs="CordiaUPC"/>
                <w:sz w:val="26"/>
                <w:szCs w:val="26"/>
              </w:rPr>
            </w:pPr>
          </w:p>
        </w:tc>
        <w:tc>
          <w:tcPr>
            <w:tcW w:w="851" w:type="dxa"/>
            <w:gridSpan w:val="2"/>
            <w:vAlign w:val="bottom"/>
          </w:tcPr>
          <w:p w14:paraId="72D7EDE5" w14:textId="57C52038" w:rsidR="004E2455" w:rsidRPr="007A7361" w:rsidRDefault="004E2455" w:rsidP="004E2455">
            <w:pPr>
              <w:tabs>
                <w:tab w:val="decimal" w:pos="644"/>
              </w:tabs>
              <w:spacing w:line="220" w:lineRule="exact"/>
              <w:ind w:right="-107"/>
              <w:rPr>
                <w:rFonts w:ascii="CordiaUPC" w:hAnsi="CordiaUPC" w:cs="CordiaUPC"/>
                <w:sz w:val="26"/>
                <w:szCs w:val="26"/>
              </w:rPr>
            </w:pPr>
            <w:r>
              <w:rPr>
                <w:rFonts w:ascii="CordiaUPC" w:hAnsi="CordiaUPC" w:cs="CordiaUPC"/>
                <w:sz w:val="26"/>
                <w:szCs w:val="26"/>
              </w:rPr>
              <w:t>1,102</w:t>
            </w:r>
          </w:p>
        </w:tc>
      </w:tr>
      <w:tr w:rsidR="004E2455" w:rsidRPr="007A7361" w14:paraId="0079D093" w14:textId="77777777" w:rsidTr="00082384">
        <w:trPr>
          <w:trHeight w:val="181"/>
        </w:trPr>
        <w:tc>
          <w:tcPr>
            <w:tcW w:w="3356" w:type="dxa"/>
          </w:tcPr>
          <w:p w14:paraId="66FA5749" w14:textId="77777777" w:rsidR="004E2455" w:rsidRPr="007A7361" w:rsidRDefault="004E2455" w:rsidP="004E2455">
            <w:pPr>
              <w:spacing w:line="220" w:lineRule="exact"/>
              <w:rPr>
                <w:rFonts w:ascii="CordiaUPC" w:hAnsi="CordiaUPC" w:cs="CordiaUPC"/>
                <w:b/>
                <w:bCs/>
                <w:color w:val="000000"/>
                <w:sz w:val="26"/>
                <w:szCs w:val="26"/>
                <w:lang w:val="en-US"/>
              </w:rPr>
            </w:pPr>
            <w:r w:rsidRPr="007A7361">
              <w:rPr>
                <w:rFonts w:ascii="CordiaUPC" w:hAnsi="CordiaUPC" w:cs="CordiaUPC" w:hint="cs"/>
                <w:b/>
                <w:bCs/>
                <w:color w:val="000000"/>
                <w:sz w:val="26"/>
                <w:szCs w:val="26"/>
                <w:lang w:val="en-US"/>
              </w:rPr>
              <w:t>Total</w:t>
            </w:r>
            <w:r w:rsidRPr="007A7361">
              <w:rPr>
                <w:rFonts w:ascii="CordiaUPC" w:hAnsi="CordiaUPC" w:cs="CordiaUPC" w:hint="cs"/>
                <w:b/>
                <w:bCs/>
                <w:color w:val="000000"/>
                <w:sz w:val="26"/>
                <w:szCs w:val="26"/>
                <w:vertAlign w:val="superscript"/>
                <w:lang w:val="en-US"/>
              </w:rPr>
              <w:t>*</w:t>
            </w:r>
          </w:p>
        </w:tc>
        <w:tc>
          <w:tcPr>
            <w:tcW w:w="852" w:type="dxa"/>
            <w:tcBorders>
              <w:top w:val="single" w:sz="2" w:space="0" w:color="auto"/>
              <w:bottom w:val="double" w:sz="4" w:space="0" w:color="auto"/>
            </w:tcBorders>
            <w:vAlign w:val="bottom"/>
          </w:tcPr>
          <w:p w14:paraId="2CF376D1" w14:textId="5139728C" w:rsidR="004E2455" w:rsidRPr="007A7361" w:rsidRDefault="004E2455" w:rsidP="004E2455">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lang w:val="en-US"/>
              </w:rPr>
              <w:t>710,162</w:t>
            </w:r>
          </w:p>
        </w:tc>
        <w:tc>
          <w:tcPr>
            <w:tcW w:w="192" w:type="dxa"/>
          </w:tcPr>
          <w:p w14:paraId="13220DF7" w14:textId="77777777" w:rsidR="004E2455" w:rsidRPr="007A7361" w:rsidRDefault="004E2455" w:rsidP="004E2455">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C7E6EA3" w14:textId="23EC3F86" w:rsidR="004E2455" w:rsidRPr="007A7361" w:rsidRDefault="004E2455" w:rsidP="004E2455">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lang w:val="en-US"/>
              </w:rPr>
              <w:t>7,293</w:t>
            </w:r>
          </w:p>
        </w:tc>
        <w:tc>
          <w:tcPr>
            <w:tcW w:w="192" w:type="dxa"/>
          </w:tcPr>
          <w:p w14:paraId="396715A4" w14:textId="77777777" w:rsidR="004E2455" w:rsidRPr="007A7361" w:rsidRDefault="004E2455" w:rsidP="004E2455">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42B617C9" w14:textId="394DC947" w:rsidR="004E2455" w:rsidRPr="007A7361" w:rsidRDefault="004E2455" w:rsidP="004E2455">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lang w:val="en-US"/>
              </w:rPr>
              <w:t>717,455</w:t>
            </w:r>
          </w:p>
        </w:tc>
        <w:tc>
          <w:tcPr>
            <w:tcW w:w="192" w:type="dxa"/>
            <w:gridSpan w:val="2"/>
          </w:tcPr>
          <w:p w14:paraId="5EBB4060" w14:textId="77777777" w:rsidR="004E2455" w:rsidRPr="007A7361" w:rsidRDefault="004E2455" w:rsidP="004E2455">
            <w:pPr>
              <w:spacing w:line="220" w:lineRule="exact"/>
              <w:jc w:val="right"/>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50A19238" w14:textId="6EA15D7F" w:rsidR="004E2455" w:rsidRPr="007A7361" w:rsidRDefault="004E2455" w:rsidP="004E2455">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lang w:val="en-US"/>
              </w:rPr>
              <w:t>712,808</w:t>
            </w:r>
          </w:p>
        </w:tc>
        <w:tc>
          <w:tcPr>
            <w:tcW w:w="192" w:type="dxa"/>
          </w:tcPr>
          <w:p w14:paraId="61734509" w14:textId="77777777" w:rsidR="004E2455" w:rsidRPr="007A7361" w:rsidRDefault="004E2455" w:rsidP="004E2455">
            <w:pPr>
              <w:tabs>
                <w:tab w:val="decimal" w:pos="644"/>
              </w:tabs>
              <w:spacing w:line="220" w:lineRule="exact"/>
              <w:ind w:right="-107"/>
              <w:rPr>
                <w:rFonts w:ascii="CordiaUPC" w:hAnsi="CordiaUPC" w:cs="CordiaUPC"/>
                <w:b/>
                <w:bCs/>
                <w:sz w:val="26"/>
                <w:szCs w:val="26"/>
              </w:rPr>
            </w:pPr>
          </w:p>
        </w:tc>
        <w:tc>
          <w:tcPr>
            <w:tcW w:w="851" w:type="dxa"/>
            <w:tcBorders>
              <w:top w:val="single" w:sz="2" w:space="0" w:color="auto"/>
              <w:bottom w:val="double" w:sz="4" w:space="0" w:color="auto"/>
            </w:tcBorders>
            <w:vAlign w:val="bottom"/>
          </w:tcPr>
          <w:p w14:paraId="1E2C4A2E" w14:textId="189284FE" w:rsidR="004E2455" w:rsidRPr="007A7361" w:rsidRDefault="004E2455" w:rsidP="004E2455">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7,154</w:t>
            </w:r>
          </w:p>
        </w:tc>
        <w:tc>
          <w:tcPr>
            <w:tcW w:w="192" w:type="dxa"/>
          </w:tcPr>
          <w:p w14:paraId="24268D5F" w14:textId="77777777" w:rsidR="004E2455" w:rsidRPr="007A7361" w:rsidRDefault="004E2455" w:rsidP="004E2455">
            <w:pPr>
              <w:tabs>
                <w:tab w:val="decimal" w:pos="644"/>
              </w:tabs>
              <w:spacing w:line="220" w:lineRule="exact"/>
              <w:ind w:right="-107"/>
              <w:rPr>
                <w:rFonts w:ascii="CordiaUPC" w:hAnsi="CordiaUPC" w:cs="CordiaUPC"/>
                <w:b/>
                <w:bCs/>
                <w:sz w:val="26"/>
                <w:szCs w:val="26"/>
              </w:rPr>
            </w:pPr>
          </w:p>
        </w:tc>
        <w:tc>
          <w:tcPr>
            <w:tcW w:w="851" w:type="dxa"/>
            <w:gridSpan w:val="2"/>
            <w:tcBorders>
              <w:top w:val="single" w:sz="2" w:space="0" w:color="auto"/>
              <w:bottom w:val="double" w:sz="4" w:space="0" w:color="auto"/>
            </w:tcBorders>
            <w:vAlign w:val="bottom"/>
          </w:tcPr>
          <w:p w14:paraId="760A3400" w14:textId="7A34D975" w:rsidR="004E2455" w:rsidRPr="007A7361" w:rsidRDefault="004E2455" w:rsidP="004E2455">
            <w:pPr>
              <w:tabs>
                <w:tab w:val="decimal" w:pos="644"/>
              </w:tabs>
              <w:spacing w:line="220" w:lineRule="exact"/>
              <w:ind w:right="-107"/>
              <w:rPr>
                <w:rFonts w:ascii="CordiaUPC" w:hAnsi="CordiaUPC" w:cs="CordiaUPC"/>
                <w:b/>
                <w:bCs/>
                <w:sz w:val="26"/>
                <w:szCs w:val="26"/>
              </w:rPr>
            </w:pPr>
            <w:r>
              <w:rPr>
                <w:rFonts w:ascii="CordiaUPC" w:hAnsi="CordiaUPC" w:cs="CordiaUPC"/>
                <w:b/>
                <w:bCs/>
                <w:sz w:val="26"/>
                <w:szCs w:val="26"/>
              </w:rPr>
              <w:t>719,962</w:t>
            </w:r>
          </w:p>
        </w:tc>
      </w:tr>
    </w:tbl>
    <w:p w14:paraId="466AFD86" w14:textId="0E155911" w:rsidR="00962C4E" w:rsidRDefault="00EA210C" w:rsidP="00962C4E">
      <w:pPr>
        <w:tabs>
          <w:tab w:val="left" w:pos="720"/>
        </w:tabs>
        <w:spacing w:line="220" w:lineRule="exact"/>
        <w:ind w:left="630" w:right="9" w:hanging="90"/>
        <w:jc w:val="thaiDistribute"/>
        <w:rPr>
          <w:rFonts w:ascii="CordiaUPC" w:hAnsi="CordiaUPC" w:cs="CordiaUPC"/>
          <w:szCs w:val="22"/>
          <w:lang w:val="en-US"/>
        </w:rPr>
      </w:pPr>
      <w:r w:rsidRPr="007A7361">
        <w:rPr>
          <w:rFonts w:ascii="CordiaUPC" w:hAnsi="CordiaUPC" w:cs="CordiaUPC" w:hint="cs"/>
          <w:sz w:val="26"/>
          <w:szCs w:val="26"/>
        </w:rPr>
        <w:tab/>
      </w:r>
      <w:r w:rsidR="00962C4E" w:rsidRPr="004B3F16">
        <w:rPr>
          <w:rFonts w:ascii="CordiaUPC" w:hAnsi="CordiaUPC" w:cs="CordiaUPC"/>
          <w:sz w:val="26"/>
          <w:szCs w:val="26"/>
          <w:lang w:val="en-US"/>
        </w:rPr>
        <w:t>*</w:t>
      </w:r>
      <w:r w:rsidR="00962C4E" w:rsidRPr="004B3F16">
        <w:rPr>
          <w:rFonts w:ascii="CordiaUPC" w:hAnsi="CordiaUPC" w:cs="CordiaUPC" w:hint="cs"/>
          <w:szCs w:val="22"/>
          <w:lang w:val="en-US"/>
        </w:rPr>
        <w:tab/>
      </w:r>
      <w:r w:rsidR="00962C4E">
        <w:rPr>
          <w:rFonts w:ascii="CordiaUPC" w:hAnsi="CordiaUPC" w:cs="CordiaUPC"/>
          <w:szCs w:val="22"/>
          <w:lang w:val="en-US" w:bidi="th-TH"/>
        </w:rPr>
        <w:t>Loans to customers net of deferred revenue.</w:t>
      </w:r>
    </w:p>
    <w:p w14:paraId="58C5D117" w14:textId="186C0C58" w:rsidR="00530293" w:rsidRDefault="00530293" w:rsidP="007A7361">
      <w:pPr>
        <w:spacing w:line="220" w:lineRule="exact"/>
        <w:ind w:right="14"/>
        <w:jc w:val="thaiDistribute"/>
        <w:rPr>
          <w:rFonts w:ascii="CordiaUPC" w:hAnsi="CordiaUPC" w:cs="CordiaUPC"/>
          <w:sz w:val="26"/>
          <w:szCs w:val="26"/>
          <w:vertAlign w:val="superscript"/>
          <w:lang w:val="en-US"/>
        </w:rPr>
      </w:pPr>
    </w:p>
    <w:p w14:paraId="04223D20" w14:textId="77777777" w:rsidR="00962C4E" w:rsidRDefault="00962C4E" w:rsidP="007A7361">
      <w:pPr>
        <w:spacing w:line="220" w:lineRule="exact"/>
        <w:ind w:right="14"/>
        <w:jc w:val="thaiDistribute"/>
        <w:rPr>
          <w:rFonts w:ascii="CordiaUPC" w:hAnsi="CordiaUPC" w:cs="CordiaUPC"/>
          <w:sz w:val="26"/>
          <w:szCs w:val="26"/>
        </w:rPr>
      </w:pPr>
    </w:p>
    <w:p w14:paraId="2BF199A4" w14:textId="6E9FEF62" w:rsidR="00962C4E" w:rsidRDefault="00962C4E" w:rsidP="007A7361">
      <w:pPr>
        <w:spacing w:line="220" w:lineRule="exact"/>
        <w:ind w:right="14"/>
        <w:jc w:val="thaiDistribute"/>
        <w:rPr>
          <w:rFonts w:ascii="CordiaUPC" w:hAnsi="CordiaUPC" w:cs="CordiaUPC"/>
          <w:sz w:val="26"/>
          <w:szCs w:val="26"/>
        </w:rPr>
      </w:pPr>
    </w:p>
    <w:p w14:paraId="08AF7565" w14:textId="4E3761A8" w:rsidR="00962C4E" w:rsidRDefault="00962C4E" w:rsidP="007A7361">
      <w:pPr>
        <w:spacing w:line="220" w:lineRule="exact"/>
        <w:ind w:right="14"/>
        <w:jc w:val="thaiDistribute"/>
        <w:rPr>
          <w:rFonts w:ascii="CordiaUPC" w:hAnsi="CordiaUPC" w:cs="CordiaUPC"/>
          <w:sz w:val="26"/>
          <w:szCs w:val="26"/>
        </w:rPr>
      </w:pPr>
    </w:p>
    <w:p w14:paraId="3DAA4C30" w14:textId="4939A554" w:rsidR="00962C4E" w:rsidRDefault="00962C4E" w:rsidP="007A7361">
      <w:pPr>
        <w:spacing w:line="220" w:lineRule="exact"/>
        <w:ind w:right="14"/>
        <w:jc w:val="thaiDistribute"/>
        <w:rPr>
          <w:rFonts w:ascii="CordiaUPC" w:hAnsi="CordiaUPC" w:cs="CordiaUPC"/>
          <w:sz w:val="26"/>
          <w:szCs w:val="26"/>
        </w:rPr>
      </w:pPr>
    </w:p>
    <w:p w14:paraId="438863D4" w14:textId="626A8D76" w:rsidR="00962C4E" w:rsidRDefault="00962C4E" w:rsidP="007A7361">
      <w:pPr>
        <w:spacing w:line="220" w:lineRule="exact"/>
        <w:ind w:right="14"/>
        <w:jc w:val="thaiDistribute"/>
        <w:rPr>
          <w:rFonts w:ascii="CordiaUPC" w:hAnsi="CordiaUPC" w:cs="CordiaUPC"/>
          <w:sz w:val="26"/>
          <w:szCs w:val="26"/>
        </w:rPr>
      </w:pPr>
    </w:p>
    <w:p w14:paraId="2CC1D2B7" w14:textId="22BD9112" w:rsidR="00962C4E" w:rsidRDefault="00962C4E" w:rsidP="007A7361">
      <w:pPr>
        <w:spacing w:line="220" w:lineRule="exact"/>
        <w:ind w:right="14"/>
        <w:jc w:val="thaiDistribute"/>
        <w:rPr>
          <w:rFonts w:ascii="CordiaUPC" w:hAnsi="CordiaUPC" w:cs="CordiaUPC"/>
          <w:sz w:val="26"/>
          <w:szCs w:val="26"/>
        </w:rPr>
      </w:pPr>
    </w:p>
    <w:p w14:paraId="5D732A2B" w14:textId="26258A2A" w:rsidR="00962C4E" w:rsidRDefault="00962C4E" w:rsidP="007A7361">
      <w:pPr>
        <w:spacing w:line="220" w:lineRule="exact"/>
        <w:ind w:right="14"/>
        <w:jc w:val="thaiDistribute"/>
        <w:rPr>
          <w:rFonts w:ascii="CordiaUPC" w:hAnsi="CordiaUPC" w:cs="CordiaUPC"/>
          <w:sz w:val="26"/>
          <w:szCs w:val="26"/>
        </w:rPr>
      </w:pPr>
    </w:p>
    <w:p w14:paraId="09323F3C" w14:textId="67B08955" w:rsidR="00962C4E" w:rsidRDefault="00962C4E" w:rsidP="007A7361">
      <w:pPr>
        <w:spacing w:line="220" w:lineRule="exact"/>
        <w:ind w:right="14"/>
        <w:jc w:val="thaiDistribute"/>
        <w:rPr>
          <w:rFonts w:ascii="CordiaUPC" w:hAnsi="CordiaUPC" w:cs="CordiaUPC"/>
          <w:sz w:val="26"/>
          <w:szCs w:val="26"/>
        </w:rPr>
      </w:pPr>
    </w:p>
    <w:p w14:paraId="7A9165FB" w14:textId="370241CC" w:rsidR="00962C4E" w:rsidRDefault="00962C4E" w:rsidP="007A7361">
      <w:pPr>
        <w:spacing w:line="220" w:lineRule="exact"/>
        <w:ind w:right="14"/>
        <w:jc w:val="thaiDistribute"/>
        <w:rPr>
          <w:rFonts w:ascii="CordiaUPC" w:hAnsi="CordiaUPC" w:cs="CordiaUPC"/>
          <w:sz w:val="26"/>
          <w:szCs w:val="26"/>
        </w:rPr>
      </w:pPr>
    </w:p>
    <w:p w14:paraId="6CA31370" w14:textId="472D91D8" w:rsidR="00962C4E" w:rsidRDefault="00962C4E" w:rsidP="007A7361">
      <w:pPr>
        <w:spacing w:line="220" w:lineRule="exact"/>
        <w:ind w:right="14"/>
        <w:jc w:val="thaiDistribute"/>
        <w:rPr>
          <w:rFonts w:ascii="CordiaUPC" w:hAnsi="CordiaUPC" w:cs="CordiaUPC"/>
          <w:sz w:val="26"/>
          <w:szCs w:val="26"/>
        </w:rPr>
      </w:pPr>
    </w:p>
    <w:p w14:paraId="3A40E383" w14:textId="77777777" w:rsidR="00962C4E" w:rsidRPr="007A7361" w:rsidRDefault="00962C4E" w:rsidP="007A7361">
      <w:pPr>
        <w:spacing w:line="220" w:lineRule="exact"/>
        <w:ind w:right="14"/>
        <w:jc w:val="thaiDistribute"/>
        <w:rPr>
          <w:rFonts w:ascii="CordiaUPC" w:hAnsi="CordiaUPC" w:cs="CordiaUPC"/>
          <w:sz w:val="26"/>
          <w:szCs w:val="26"/>
        </w:rPr>
      </w:pPr>
    </w:p>
    <w:p w14:paraId="37F33C6B" w14:textId="7CE30A70" w:rsidR="00A92970" w:rsidRPr="007A7361" w:rsidRDefault="00501E3E" w:rsidP="007A7361">
      <w:pPr>
        <w:spacing w:line="220" w:lineRule="exact"/>
        <w:rPr>
          <w:rFonts w:ascii="CordiaUPC" w:hAnsi="CordiaUPC" w:cs="CordiaUPC"/>
          <w:b/>
          <w:bCs/>
          <w:sz w:val="26"/>
          <w:szCs w:val="26"/>
          <w:lang w:val="en-US"/>
        </w:rPr>
      </w:pPr>
      <w:r w:rsidRPr="007A7361">
        <w:rPr>
          <w:rFonts w:ascii="CordiaUPC" w:hAnsi="CordiaUPC" w:cs="CordiaUPC" w:hint="cs"/>
          <w:b/>
          <w:bCs/>
          <w:sz w:val="26"/>
          <w:szCs w:val="26"/>
        </w:rPr>
        <w:t>1</w:t>
      </w:r>
      <w:r w:rsidR="007470AF">
        <w:rPr>
          <w:rFonts w:ascii="CordiaUPC" w:hAnsi="CordiaUPC" w:cs="CordiaUPC"/>
          <w:b/>
          <w:bCs/>
          <w:sz w:val="26"/>
          <w:szCs w:val="26"/>
        </w:rPr>
        <w:t>4</w:t>
      </w:r>
      <w:r w:rsidR="006962FE" w:rsidRPr="007A7361">
        <w:rPr>
          <w:rFonts w:ascii="CordiaUPC" w:hAnsi="CordiaUPC" w:cs="CordiaUPC" w:hint="cs"/>
          <w:b/>
          <w:bCs/>
          <w:sz w:val="26"/>
          <w:szCs w:val="26"/>
        </w:rPr>
        <w:t>.</w:t>
      </w:r>
      <w:r w:rsidR="00864B25" w:rsidRPr="007A7361">
        <w:rPr>
          <w:rFonts w:ascii="CordiaUPC" w:hAnsi="CordiaUPC" w:cs="CordiaUPC" w:hint="cs"/>
          <w:b/>
          <w:bCs/>
          <w:sz w:val="26"/>
          <w:szCs w:val="26"/>
        </w:rPr>
        <w:t>3</w:t>
      </w:r>
      <w:r w:rsidR="00A92970" w:rsidRPr="007A7361">
        <w:rPr>
          <w:rFonts w:ascii="CordiaUPC" w:hAnsi="CordiaUPC" w:cs="CordiaUPC" w:hint="cs"/>
          <w:b/>
          <w:bCs/>
          <w:sz w:val="26"/>
          <w:szCs w:val="26"/>
        </w:rPr>
        <w:tab/>
        <w:t xml:space="preserve">Classified by </w:t>
      </w:r>
      <w:r w:rsidR="00864B25" w:rsidRPr="007A7361">
        <w:rPr>
          <w:rFonts w:ascii="CordiaUPC" w:hAnsi="CordiaUPC" w:cs="CordiaUPC" w:hint="cs"/>
          <w:b/>
          <w:bCs/>
          <w:sz w:val="26"/>
          <w:szCs w:val="26"/>
          <w:lang w:val="en-US"/>
        </w:rPr>
        <w:t>stage</w:t>
      </w:r>
    </w:p>
    <w:p w14:paraId="57687234" w14:textId="77777777" w:rsidR="00DD1AF4" w:rsidRPr="007A7361" w:rsidRDefault="00DD1AF4" w:rsidP="00B21DB7">
      <w:pPr>
        <w:autoSpaceDE w:val="0"/>
        <w:autoSpaceDN w:val="0"/>
        <w:adjustRightInd w:val="0"/>
        <w:spacing w:line="220" w:lineRule="exact"/>
        <w:jc w:val="thaiDistribute"/>
        <w:rPr>
          <w:rFonts w:ascii="CordiaUPC" w:hAnsi="CordiaUPC" w:cs="CordiaUPC"/>
          <w:sz w:val="26"/>
          <w:szCs w:val="26"/>
          <w:lang w:val="en-US" w:eastAsia="en-GB" w:bidi="th-TH"/>
        </w:rPr>
      </w:pPr>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0438AE" w:rsidRPr="007A7361" w14:paraId="7BE88248" w14:textId="77777777" w:rsidTr="00F53639">
        <w:tc>
          <w:tcPr>
            <w:tcW w:w="3600" w:type="dxa"/>
          </w:tcPr>
          <w:p w14:paraId="6C73F369" w14:textId="77777777" w:rsidR="000438AE" w:rsidRPr="007A7361" w:rsidRDefault="000438AE" w:rsidP="007A7361">
            <w:pPr>
              <w:suppressAutoHyphens/>
              <w:snapToGrid w:val="0"/>
              <w:spacing w:line="220" w:lineRule="exact"/>
              <w:jc w:val="right"/>
              <w:rPr>
                <w:rFonts w:ascii="CordiaUPC" w:eastAsia="Times New Roman" w:hAnsi="CordiaUPC" w:cs="CordiaUPC"/>
                <w:b/>
                <w:bCs/>
                <w:sz w:val="26"/>
                <w:szCs w:val="26"/>
                <w:lang w:eastAsia="zh-CN"/>
              </w:rPr>
            </w:pPr>
          </w:p>
        </w:tc>
        <w:tc>
          <w:tcPr>
            <w:tcW w:w="2646" w:type="dxa"/>
            <w:gridSpan w:val="3"/>
            <w:hideMark/>
          </w:tcPr>
          <w:p w14:paraId="374E04D9" w14:textId="77777777" w:rsidR="000438AE" w:rsidRPr="007A7361" w:rsidRDefault="000438AE" w:rsidP="007A7361">
            <w:pPr>
              <w:suppressAutoHyphens/>
              <w:spacing w:line="22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471CBC7E" w14:textId="77777777" w:rsidR="000438AE" w:rsidRPr="007A7361" w:rsidRDefault="000438AE" w:rsidP="007A7361">
            <w:pPr>
              <w:spacing w:line="220" w:lineRule="exact"/>
              <w:rPr>
                <w:rFonts w:ascii="CordiaUPC" w:eastAsia="Times New Roman" w:hAnsi="CordiaUPC" w:cs="CordiaUPC"/>
                <w:b/>
                <w:bCs/>
                <w:color w:val="000000"/>
                <w:sz w:val="26"/>
                <w:szCs w:val="26"/>
                <w:lang w:eastAsia="zh-CN"/>
              </w:rPr>
            </w:pPr>
          </w:p>
        </w:tc>
        <w:tc>
          <w:tcPr>
            <w:tcW w:w="2844" w:type="dxa"/>
            <w:gridSpan w:val="3"/>
            <w:hideMark/>
          </w:tcPr>
          <w:p w14:paraId="34780870" w14:textId="2198E09A" w:rsidR="000438AE" w:rsidRPr="007A7361" w:rsidRDefault="00456A53" w:rsidP="007A7361">
            <w:pPr>
              <w:spacing w:line="22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0438AE" w:rsidRPr="007A7361" w14:paraId="4085444D" w14:textId="77777777" w:rsidTr="00F53639">
        <w:tc>
          <w:tcPr>
            <w:tcW w:w="3600" w:type="dxa"/>
          </w:tcPr>
          <w:p w14:paraId="21DAFCF1"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69267BE5" w14:textId="1BD805DD" w:rsidR="000438AE" w:rsidRPr="007A7361" w:rsidRDefault="00CA1F52" w:rsidP="007A7361">
            <w:pPr>
              <w:suppressAutoHyphens/>
              <w:spacing w:line="220" w:lineRule="exact"/>
              <w:ind w:left="-106" w:right="-107"/>
              <w:jc w:val="center"/>
              <w:rPr>
                <w:rFonts w:ascii="CordiaUPC" w:eastAsia="Times New Roman" w:hAnsi="CordiaUPC" w:cs="CordiaUPC"/>
                <w:sz w:val="26"/>
                <w:szCs w:val="26"/>
                <w:lang w:eastAsia="zh-CN"/>
              </w:rPr>
            </w:pPr>
            <w:r w:rsidRPr="00B4624E">
              <w:rPr>
                <w:rFonts w:ascii="CordiaUPC" w:eastAsia="Times New Roman" w:hAnsi="CordiaUPC" w:cs="CordiaUPC" w:hint="cs"/>
                <w:sz w:val="26"/>
                <w:szCs w:val="26"/>
              </w:rPr>
              <w:t>30 June</w:t>
            </w:r>
          </w:p>
        </w:tc>
        <w:tc>
          <w:tcPr>
            <w:tcW w:w="270" w:type="dxa"/>
          </w:tcPr>
          <w:p w14:paraId="046BF1F0"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3C2D2D53" w14:textId="70644884" w:rsidR="000438AE" w:rsidRPr="007A7361" w:rsidRDefault="00AD6EA9" w:rsidP="007A7361">
            <w:pPr>
              <w:suppressAutoHyphens/>
              <w:spacing w:line="220" w:lineRule="exact"/>
              <w:ind w:left="-175" w:right="-120"/>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31 December</w:t>
            </w:r>
          </w:p>
        </w:tc>
        <w:tc>
          <w:tcPr>
            <w:tcW w:w="270" w:type="dxa"/>
          </w:tcPr>
          <w:p w14:paraId="2C309847" w14:textId="77777777"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rPr>
            </w:pPr>
          </w:p>
        </w:tc>
        <w:tc>
          <w:tcPr>
            <w:tcW w:w="1314" w:type="dxa"/>
            <w:hideMark/>
          </w:tcPr>
          <w:p w14:paraId="5F4EAE70" w14:textId="5E18C25E" w:rsidR="000438AE" w:rsidRPr="007A7361" w:rsidRDefault="00CA1F52" w:rsidP="007A7361">
            <w:pPr>
              <w:suppressAutoHyphens/>
              <w:spacing w:line="220" w:lineRule="exact"/>
              <w:ind w:left="-175" w:right="-120"/>
              <w:jc w:val="center"/>
              <w:rPr>
                <w:rFonts w:ascii="CordiaUPC" w:eastAsia="Times New Roman" w:hAnsi="CordiaUPC" w:cs="CordiaUPC"/>
                <w:sz w:val="26"/>
                <w:szCs w:val="26"/>
                <w:lang w:eastAsia="zh-CN"/>
              </w:rPr>
            </w:pPr>
            <w:r w:rsidRPr="00B4624E">
              <w:rPr>
                <w:rFonts w:ascii="CordiaUPC" w:eastAsia="Times New Roman" w:hAnsi="CordiaUPC" w:cs="CordiaUPC" w:hint="cs"/>
                <w:sz w:val="26"/>
                <w:szCs w:val="26"/>
              </w:rPr>
              <w:t>30 June</w:t>
            </w:r>
          </w:p>
        </w:tc>
        <w:tc>
          <w:tcPr>
            <w:tcW w:w="270" w:type="dxa"/>
          </w:tcPr>
          <w:p w14:paraId="6886E5F0" w14:textId="77777777"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rPr>
            </w:pPr>
          </w:p>
        </w:tc>
        <w:tc>
          <w:tcPr>
            <w:tcW w:w="1260" w:type="dxa"/>
            <w:hideMark/>
          </w:tcPr>
          <w:p w14:paraId="1A300D91" w14:textId="58DF5AC0" w:rsidR="000438AE" w:rsidRPr="007A7361" w:rsidRDefault="00AD6EA9" w:rsidP="007A7361">
            <w:pPr>
              <w:suppressAutoHyphens/>
              <w:spacing w:line="220" w:lineRule="exact"/>
              <w:ind w:left="-175" w:right="-120"/>
              <w:jc w:val="center"/>
              <w:rPr>
                <w:rFonts w:ascii="CordiaUPC" w:eastAsia="Times New Roman" w:hAnsi="CordiaUPC" w:cs="CordiaUPC"/>
                <w:sz w:val="26"/>
                <w:szCs w:val="26"/>
                <w:lang w:eastAsia="zh-CN"/>
              </w:rPr>
            </w:pPr>
            <w:r>
              <w:rPr>
                <w:rFonts w:ascii="CordiaUPC" w:eastAsia="Times New Roman" w:hAnsi="CordiaUPC" w:cs="CordiaUPC"/>
                <w:sz w:val="26"/>
                <w:szCs w:val="26"/>
                <w:lang w:eastAsia="zh-CN"/>
              </w:rPr>
              <w:t>31 December</w:t>
            </w:r>
          </w:p>
        </w:tc>
      </w:tr>
      <w:tr w:rsidR="000438AE" w:rsidRPr="007A7361" w14:paraId="764C4FA7" w14:textId="77777777" w:rsidTr="00F53639">
        <w:tc>
          <w:tcPr>
            <w:tcW w:w="3600" w:type="dxa"/>
          </w:tcPr>
          <w:p w14:paraId="539A0288"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565FFCF6" w14:textId="2B5B2F8E" w:rsidR="000438AE" w:rsidRPr="007A7361" w:rsidRDefault="000438AE" w:rsidP="007A7361">
            <w:pPr>
              <w:suppressAutoHyphens/>
              <w:spacing w:line="220" w:lineRule="exact"/>
              <w:ind w:left="-106" w:right="-107"/>
              <w:jc w:val="center"/>
              <w:rPr>
                <w:rFonts w:ascii="CordiaUPC" w:eastAsia="Times New Roman" w:hAnsi="CordiaUPC" w:cs="CordiaUPC"/>
                <w:sz w:val="26"/>
                <w:szCs w:val="26"/>
                <w:lang w:eastAsia="zh-CN" w:bidi="th-TH"/>
              </w:rPr>
            </w:pPr>
            <w:r w:rsidRPr="007A7361">
              <w:rPr>
                <w:rFonts w:ascii="CordiaUPC" w:eastAsia="Times New Roman" w:hAnsi="CordiaUPC" w:cs="CordiaUPC" w:hint="cs"/>
                <w:color w:val="000000"/>
                <w:sz w:val="26"/>
                <w:szCs w:val="26"/>
                <w:lang w:eastAsia="zh-CN"/>
              </w:rPr>
              <w:t>202</w:t>
            </w:r>
            <w:r w:rsidR="00CA1F52">
              <w:rPr>
                <w:rFonts w:ascii="CordiaUPC" w:eastAsia="Times New Roman" w:hAnsi="CordiaUPC" w:cs="CordiaUPC" w:hint="cs"/>
                <w:color w:val="000000"/>
                <w:sz w:val="26"/>
                <w:szCs w:val="26"/>
                <w:cs/>
                <w:lang w:eastAsia="zh-CN" w:bidi="th-TH"/>
              </w:rPr>
              <w:t>1</w:t>
            </w:r>
          </w:p>
        </w:tc>
        <w:tc>
          <w:tcPr>
            <w:tcW w:w="270" w:type="dxa"/>
          </w:tcPr>
          <w:p w14:paraId="3B78563D"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12913914" w14:textId="4F90AE51" w:rsidR="000438AE" w:rsidRPr="007A7361" w:rsidRDefault="000438AE" w:rsidP="007A7361">
            <w:pPr>
              <w:suppressAutoHyphens/>
              <w:spacing w:line="220" w:lineRule="exact"/>
              <w:ind w:left="-175" w:right="-120"/>
              <w:jc w:val="center"/>
              <w:rPr>
                <w:rFonts w:ascii="CordiaUPC" w:eastAsia="Times New Roman" w:hAnsi="CordiaUPC" w:cs="CordiaUPC"/>
                <w:sz w:val="26"/>
                <w:szCs w:val="26"/>
                <w:lang w:eastAsia="zh-CN" w:bidi="th-TH"/>
              </w:rPr>
            </w:pPr>
            <w:r w:rsidRPr="007A7361">
              <w:rPr>
                <w:rFonts w:ascii="CordiaUPC" w:eastAsia="Times New Roman" w:hAnsi="CordiaUPC" w:cs="CordiaUPC" w:hint="cs"/>
                <w:color w:val="000000"/>
                <w:sz w:val="26"/>
                <w:szCs w:val="26"/>
                <w:lang w:eastAsia="zh-CN"/>
              </w:rPr>
              <w:t>202</w:t>
            </w:r>
            <w:r w:rsidR="00AD6EA9">
              <w:rPr>
                <w:rFonts w:ascii="CordiaUPC" w:eastAsia="Times New Roman" w:hAnsi="CordiaUPC" w:cs="CordiaUPC"/>
                <w:color w:val="000000"/>
                <w:sz w:val="26"/>
                <w:szCs w:val="26"/>
                <w:lang w:eastAsia="zh-CN" w:bidi="th-TH"/>
              </w:rPr>
              <w:t>0</w:t>
            </w:r>
          </w:p>
        </w:tc>
        <w:tc>
          <w:tcPr>
            <w:tcW w:w="270" w:type="dxa"/>
          </w:tcPr>
          <w:p w14:paraId="684782B7" w14:textId="77777777"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1A6E8724" w14:textId="71783083"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bidi="th-TH"/>
              </w:rPr>
            </w:pPr>
            <w:r w:rsidRPr="007A7361">
              <w:rPr>
                <w:rFonts w:ascii="CordiaUPC" w:eastAsia="Times New Roman" w:hAnsi="CordiaUPC" w:cs="CordiaUPC" w:hint="cs"/>
                <w:color w:val="000000"/>
                <w:sz w:val="26"/>
                <w:szCs w:val="26"/>
                <w:lang w:eastAsia="zh-CN"/>
              </w:rPr>
              <w:t>202</w:t>
            </w:r>
            <w:r w:rsidR="00CA1F52">
              <w:rPr>
                <w:rFonts w:ascii="CordiaUPC" w:eastAsia="Times New Roman" w:hAnsi="CordiaUPC" w:cs="CordiaUPC" w:hint="cs"/>
                <w:color w:val="000000"/>
                <w:sz w:val="26"/>
                <w:szCs w:val="26"/>
                <w:cs/>
                <w:lang w:eastAsia="zh-CN" w:bidi="th-TH"/>
              </w:rPr>
              <w:t>1</w:t>
            </w:r>
          </w:p>
        </w:tc>
        <w:tc>
          <w:tcPr>
            <w:tcW w:w="270" w:type="dxa"/>
          </w:tcPr>
          <w:p w14:paraId="1D432FB2" w14:textId="77777777"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35897B4F" w14:textId="7D0D1899" w:rsidR="000438AE" w:rsidRPr="007A7361" w:rsidRDefault="000438AE" w:rsidP="007A7361">
            <w:pPr>
              <w:suppressAutoHyphens/>
              <w:spacing w:line="220" w:lineRule="exact"/>
              <w:ind w:left="-175" w:right="-120"/>
              <w:jc w:val="center"/>
              <w:rPr>
                <w:rFonts w:ascii="CordiaUPC" w:eastAsia="Times New Roman" w:hAnsi="CordiaUPC" w:cs="CordiaUPC"/>
                <w:color w:val="000000"/>
                <w:sz w:val="26"/>
                <w:szCs w:val="26"/>
                <w:lang w:eastAsia="zh-CN" w:bidi="th-TH"/>
              </w:rPr>
            </w:pPr>
            <w:r w:rsidRPr="007A7361">
              <w:rPr>
                <w:rFonts w:ascii="CordiaUPC" w:eastAsia="Times New Roman" w:hAnsi="CordiaUPC" w:cs="CordiaUPC" w:hint="cs"/>
                <w:color w:val="000000"/>
                <w:sz w:val="26"/>
                <w:szCs w:val="26"/>
                <w:lang w:eastAsia="zh-CN"/>
              </w:rPr>
              <w:t>202</w:t>
            </w:r>
            <w:r w:rsidR="00AD6EA9">
              <w:rPr>
                <w:rFonts w:ascii="CordiaUPC" w:eastAsia="Times New Roman" w:hAnsi="CordiaUPC" w:cs="CordiaUPC"/>
                <w:color w:val="000000"/>
                <w:sz w:val="26"/>
                <w:szCs w:val="26"/>
                <w:lang w:eastAsia="zh-CN" w:bidi="th-TH"/>
              </w:rPr>
              <w:t>0</w:t>
            </w:r>
          </w:p>
        </w:tc>
      </w:tr>
      <w:tr w:rsidR="000438AE" w:rsidRPr="007A7361" w14:paraId="4BE03E0D" w14:textId="77777777" w:rsidTr="00F53639">
        <w:tc>
          <w:tcPr>
            <w:tcW w:w="3600" w:type="dxa"/>
          </w:tcPr>
          <w:p w14:paraId="68989E38" w14:textId="77777777" w:rsidR="000438AE" w:rsidRPr="007A7361" w:rsidRDefault="000438AE" w:rsidP="007A7361">
            <w:pPr>
              <w:suppressAutoHyphens/>
              <w:snapToGrid w:val="0"/>
              <w:spacing w:line="220" w:lineRule="exact"/>
              <w:ind w:right="-29"/>
              <w:jc w:val="both"/>
              <w:rPr>
                <w:rFonts w:ascii="CordiaUPC" w:eastAsia="Times New Roman" w:hAnsi="CordiaUPC" w:cs="CordiaUPC"/>
                <w:sz w:val="26"/>
                <w:szCs w:val="26"/>
                <w:lang w:eastAsia="zh-CN"/>
              </w:rPr>
            </w:pPr>
          </w:p>
        </w:tc>
        <w:tc>
          <w:tcPr>
            <w:tcW w:w="5760" w:type="dxa"/>
            <w:gridSpan w:val="7"/>
            <w:hideMark/>
          </w:tcPr>
          <w:p w14:paraId="41FAC18E" w14:textId="77777777" w:rsidR="000438AE" w:rsidRPr="007A7361" w:rsidRDefault="000438AE" w:rsidP="007A7361">
            <w:pPr>
              <w:suppressAutoHyphens/>
              <w:spacing w:line="22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E42C0E" w:rsidRPr="007A7361" w14:paraId="2B9496DB" w14:textId="77777777" w:rsidTr="000B607E">
        <w:tc>
          <w:tcPr>
            <w:tcW w:w="3600" w:type="dxa"/>
          </w:tcPr>
          <w:p w14:paraId="561A3853" w14:textId="7DE2EBCE" w:rsidR="00E42C0E" w:rsidRPr="007A7361" w:rsidRDefault="00E42C0E" w:rsidP="007A7361">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pacing w:val="-2"/>
                <w:sz w:val="26"/>
                <w:szCs w:val="26"/>
              </w:rPr>
              <w:t xml:space="preserve">Loans to customers and accrued interest </w:t>
            </w:r>
            <w:r w:rsidR="00962C4E" w:rsidRPr="007A7361">
              <w:rPr>
                <w:rFonts w:ascii="CordiaUPC" w:hAnsi="CordiaUPC" w:cs="CordiaUPC" w:hint="cs"/>
                <w:b/>
                <w:bCs/>
                <w:spacing w:val="-2"/>
                <w:sz w:val="26"/>
                <w:szCs w:val="26"/>
              </w:rPr>
              <w:t>receivables</w:t>
            </w:r>
            <w:r w:rsidR="00962C4E" w:rsidRPr="004B3F16">
              <w:rPr>
                <w:rFonts w:ascii="CordiaUPC" w:hAnsi="CordiaUPC" w:cs="CordiaUPC" w:hint="cs"/>
                <w:b/>
                <w:bCs/>
                <w:spacing w:val="-2"/>
                <w:sz w:val="26"/>
                <w:szCs w:val="26"/>
              </w:rPr>
              <w:t>*</w:t>
            </w:r>
          </w:p>
        </w:tc>
        <w:tc>
          <w:tcPr>
            <w:tcW w:w="1170" w:type="dxa"/>
          </w:tcPr>
          <w:p w14:paraId="46EFA570" w14:textId="77777777" w:rsidR="00E42C0E" w:rsidRPr="007A7361" w:rsidRDefault="00E42C0E" w:rsidP="007A7361">
            <w:pPr>
              <w:tabs>
                <w:tab w:val="decimal" w:pos="1040"/>
              </w:tabs>
              <w:suppressAutoHyphens/>
              <w:snapToGrid w:val="0"/>
              <w:spacing w:line="220" w:lineRule="exact"/>
              <w:jc w:val="right"/>
              <w:rPr>
                <w:rFonts w:ascii="CordiaUPC" w:eastAsia="Times New Roman" w:hAnsi="CordiaUPC" w:cs="CordiaUPC"/>
                <w:sz w:val="26"/>
                <w:szCs w:val="26"/>
                <w:lang w:eastAsia="zh-CN"/>
              </w:rPr>
            </w:pPr>
          </w:p>
        </w:tc>
        <w:tc>
          <w:tcPr>
            <w:tcW w:w="270" w:type="dxa"/>
          </w:tcPr>
          <w:p w14:paraId="72AA98FE"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Pr>
          <w:p w14:paraId="15BC4A47"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737A3EF6"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Pr>
          <w:p w14:paraId="33CE53E9" w14:textId="77777777" w:rsidR="00E42C0E" w:rsidRPr="007A7361" w:rsidRDefault="00E42C0E" w:rsidP="007A7361">
            <w:pPr>
              <w:tabs>
                <w:tab w:val="decimal" w:pos="107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0D75E4E5"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Pr>
          <w:p w14:paraId="7EDAD119" w14:textId="77777777" w:rsidR="00E42C0E" w:rsidRPr="007A7361" w:rsidRDefault="00E42C0E" w:rsidP="007A7361">
            <w:pPr>
              <w:tabs>
                <w:tab w:val="decimal" w:pos="1020"/>
              </w:tabs>
              <w:suppressAutoHyphens/>
              <w:snapToGrid w:val="0"/>
              <w:spacing w:line="220" w:lineRule="exact"/>
              <w:jc w:val="right"/>
              <w:rPr>
                <w:rFonts w:ascii="CordiaUPC" w:eastAsia="Times New Roman" w:hAnsi="CordiaUPC" w:cs="CordiaUPC"/>
                <w:sz w:val="26"/>
                <w:szCs w:val="26"/>
                <w:lang w:eastAsia="zh-CN"/>
              </w:rPr>
            </w:pPr>
          </w:p>
        </w:tc>
      </w:tr>
      <w:tr w:rsidR="00962C4E" w:rsidRPr="007A7361" w14:paraId="549C21CF" w14:textId="77777777" w:rsidTr="00A01746">
        <w:tc>
          <w:tcPr>
            <w:tcW w:w="3600" w:type="dxa"/>
            <w:vAlign w:val="bottom"/>
          </w:tcPr>
          <w:p w14:paraId="74B94DEA" w14:textId="1E1E64F6" w:rsidR="00962C4E" w:rsidRPr="007A7361" w:rsidRDefault="00962C4E" w:rsidP="00962C4E">
            <w:pPr>
              <w:suppressAutoHyphens/>
              <w:spacing w:line="220" w:lineRule="exact"/>
              <w:ind w:left="75" w:right="-29" w:hanging="86"/>
              <w:rPr>
                <w:rFonts w:ascii="CordiaUPC" w:eastAsia="Times New Roman" w:hAnsi="CordiaUPC" w:cs="CordiaUPC"/>
                <w:color w:val="000000"/>
                <w:sz w:val="26"/>
                <w:szCs w:val="26"/>
                <w:cs/>
                <w:lang w:eastAsia="zh-CN"/>
              </w:rPr>
            </w:pPr>
            <w:r w:rsidRPr="007A7361">
              <w:rPr>
                <w:rFonts w:ascii="CordiaUPC" w:eastAsia="Times New Roman" w:hAnsi="CordiaUPC" w:cs="CordiaUPC" w:hint="cs"/>
                <w:color w:val="000000"/>
                <w:sz w:val="26"/>
                <w:szCs w:val="26"/>
                <w:lang w:eastAsia="zh-CN"/>
              </w:rPr>
              <w:t>Stage 1 (Performing)</w:t>
            </w:r>
          </w:p>
        </w:tc>
        <w:tc>
          <w:tcPr>
            <w:tcW w:w="1170" w:type="dxa"/>
            <w:vAlign w:val="bottom"/>
          </w:tcPr>
          <w:p w14:paraId="03EEF802" w14:textId="62DE3015" w:rsidR="00962C4E" w:rsidRPr="007A7361" w:rsidRDefault="00313B16" w:rsidP="00962C4E">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1,204,736</w:t>
            </w:r>
          </w:p>
        </w:tc>
        <w:tc>
          <w:tcPr>
            <w:tcW w:w="270" w:type="dxa"/>
            <w:vAlign w:val="bottom"/>
          </w:tcPr>
          <w:p w14:paraId="01AD0AB8" w14:textId="77777777"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6680EBD7" w14:textId="7785C44A"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1,237,638</w:t>
            </w:r>
          </w:p>
        </w:tc>
        <w:tc>
          <w:tcPr>
            <w:tcW w:w="270" w:type="dxa"/>
            <w:vAlign w:val="bottom"/>
          </w:tcPr>
          <w:p w14:paraId="7AE47D62" w14:textId="77777777"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AAB071F" w14:textId="4D866D29" w:rsidR="00962C4E" w:rsidRPr="007A7361" w:rsidRDefault="00313B16" w:rsidP="00962C4E">
            <w:pPr>
              <w:tabs>
                <w:tab w:val="decimal" w:pos="1070"/>
              </w:tabs>
              <w:suppressAutoHyphens/>
              <w:snapToGrid w:val="0"/>
              <w:spacing w:line="220" w:lineRule="exact"/>
              <w:jc w:val="right"/>
              <w:rPr>
                <w:rFonts w:ascii="CordiaUPC" w:eastAsia="Times New Roman" w:hAnsi="CordiaUPC" w:cs="CordiaUPC"/>
                <w:sz w:val="26"/>
                <w:szCs w:val="26"/>
                <w:lang w:eastAsia="zh-CN"/>
              </w:rPr>
            </w:pPr>
            <w:r w:rsidRPr="00313B16">
              <w:rPr>
                <w:rFonts w:ascii="CordiaUPC" w:eastAsia="Times New Roman" w:hAnsi="CordiaUPC" w:cs="CordiaUPC"/>
                <w:sz w:val="26"/>
                <w:szCs w:val="26"/>
                <w:lang w:eastAsia="zh-CN"/>
              </w:rPr>
              <w:t>640,300</w:t>
            </w:r>
          </w:p>
        </w:tc>
        <w:tc>
          <w:tcPr>
            <w:tcW w:w="270" w:type="dxa"/>
            <w:vAlign w:val="bottom"/>
          </w:tcPr>
          <w:p w14:paraId="7E3D071A" w14:textId="77777777"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06465E4B" w14:textId="45E803D8" w:rsidR="00962C4E" w:rsidRPr="007A7361" w:rsidRDefault="00962C4E" w:rsidP="00962C4E">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642,301</w:t>
            </w:r>
          </w:p>
        </w:tc>
      </w:tr>
      <w:tr w:rsidR="00313B16" w:rsidRPr="007A7361" w14:paraId="1C987B5F" w14:textId="77777777" w:rsidTr="00A01746">
        <w:trPr>
          <w:trHeight w:val="181"/>
        </w:trPr>
        <w:tc>
          <w:tcPr>
            <w:tcW w:w="3600" w:type="dxa"/>
            <w:vAlign w:val="bottom"/>
          </w:tcPr>
          <w:p w14:paraId="04C9F5BE" w14:textId="700F9598" w:rsidR="00313B16" w:rsidRPr="007A7361" w:rsidRDefault="00313B16" w:rsidP="00313B16">
            <w:pPr>
              <w:suppressAutoHyphens/>
              <w:spacing w:line="220" w:lineRule="exact"/>
              <w:ind w:left="86" w:right="-29" w:hanging="97"/>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2 (Under-performing)</w:t>
            </w:r>
          </w:p>
        </w:tc>
        <w:tc>
          <w:tcPr>
            <w:tcW w:w="1170" w:type="dxa"/>
            <w:vAlign w:val="bottom"/>
          </w:tcPr>
          <w:p w14:paraId="52E530F2" w14:textId="2C96E4FB" w:rsidR="00313B16" w:rsidRPr="007A7361" w:rsidRDefault="00313B16" w:rsidP="00313B16">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116,984</w:t>
            </w:r>
          </w:p>
        </w:tc>
        <w:tc>
          <w:tcPr>
            <w:tcW w:w="270" w:type="dxa"/>
            <w:vAlign w:val="bottom"/>
          </w:tcPr>
          <w:p w14:paraId="3D939339"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6183CD58" w14:textId="3D92EF5F"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122,135</w:t>
            </w:r>
          </w:p>
        </w:tc>
        <w:tc>
          <w:tcPr>
            <w:tcW w:w="270" w:type="dxa"/>
            <w:vAlign w:val="bottom"/>
          </w:tcPr>
          <w:p w14:paraId="1869886E"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3A3A72C" w14:textId="25263561" w:rsidR="00313B16" w:rsidRPr="007A7361" w:rsidRDefault="00313B16" w:rsidP="00313B16">
            <w:pPr>
              <w:tabs>
                <w:tab w:val="decimal" w:pos="1070"/>
              </w:tabs>
              <w:suppressAutoHyphens/>
              <w:snapToGrid w:val="0"/>
              <w:spacing w:line="220" w:lineRule="exact"/>
              <w:rPr>
                <w:rFonts w:ascii="CordiaUPC" w:eastAsia="Times New Roman" w:hAnsi="CordiaUPC" w:cs="CordiaUPC"/>
                <w:sz w:val="26"/>
                <w:szCs w:val="26"/>
                <w:lang w:eastAsia="zh-CN"/>
              </w:rPr>
            </w:pPr>
            <w:r>
              <w:rPr>
                <w:rFonts w:ascii="CordiaUPC" w:hAnsi="CordiaUPC" w:cs="CordiaUPC"/>
                <w:sz w:val="26"/>
                <w:szCs w:val="26"/>
                <w:lang w:val="en-US" w:bidi="th-TH"/>
              </w:rPr>
              <w:t>58,318</w:t>
            </w:r>
          </w:p>
        </w:tc>
        <w:tc>
          <w:tcPr>
            <w:tcW w:w="270" w:type="dxa"/>
            <w:vAlign w:val="bottom"/>
          </w:tcPr>
          <w:p w14:paraId="58511A33"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3A6700DA" w14:textId="6AF50DD4"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60,347</w:t>
            </w:r>
          </w:p>
        </w:tc>
      </w:tr>
      <w:tr w:rsidR="00313B16" w:rsidRPr="007A7361" w14:paraId="318397AF" w14:textId="77777777" w:rsidTr="00A01746">
        <w:tc>
          <w:tcPr>
            <w:tcW w:w="3600" w:type="dxa"/>
            <w:vAlign w:val="bottom"/>
          </w:tcPr>
          <w:p w14:paraId="20C1ACA0" w14:textId="241419E7" w:rsidR="00313B16" w:rsidRPr="007A7361" w:rsidRDefault="00313B16" w:rsidP="00313B16">
            <w:pPr>
              <w:suppressAutoHyphens/>
              <w:spacing w:line="220" w:lineRule="exact"/>
              <w:ind w:left="86" w:right="-29" w:hanging="97"/>
              <w:jc w:val="both"/>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3 (Non-performing)</w:t>
            </w:r>
          </w:p>
        </w:tc>
        <w:tc>
          <w:tcPr>
            <w:tcW w:w="1170" w:type="dxa"/>
            <w:vAlign w:val="bottom"/>
          </w:tcPr>
          <w:p w14:paraId="41084A0C" w14:textId="33DB4A0D" w:rsidR="00313B16" w:rsidRPr="007A7361" w:rsidRDefault="00313B16" w:rsidP="00313B16">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44,176</w:t>
            </w:r>
          </w:p>
        </w:tc>
        <w:tc>
          <w:tcPr>
            <w:tcW w:w="270" w:type="dxa"/>
            <w:vAlign w:val="bottom"/>
          </w:tcPr>
          <w:p w14:paraId="760D729E"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7CF30371" w14:textId="6B9DBE25"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hint="cs"/>
                <w:sz w:val="26"/>
                <w:szCs w:val="26"/>
                <w:lang w:val="en-US" w:bidi="th-TH"/>
              </w:rPr>
              <w:t>4</w:t>
            </w:r>
            <w:r w:rsidRPr="00766D8C">
              <w:rPr>
                <w:rFonts w:ascii="CordiaUPC" w:hAnsi="CordiaUPC" w:cs="CordiaUPC"/>
                <w:sz w:val="26"/>
                <w:szCs w:val="26"/>
                <w:lang w:val="en-US" w:bidi="th-TH"/>
              </w:rPr>
              <w:t>0</w:t>
            </w:r>
            <w:r w:rsidRPr="00766D8C">
              <w:rPr>
                <w:rFonts w:ascii="CordiaUPC" w:hAnsi="CordiaUPC" w:cs="CordiaUPC" w:hint="cs"/>
                <w:sz w:val="26"/>
                <w:szCs w:val="26"/>
                <w:lang w:val="en-US" w:bidi="th-TH"/>
              </w:rPr>
              <w:t>,</w:t>
            </w:r>
            <w:r w:rsidRPr="00766D8C">
              <w:rPr>
                <w:rFonts w:ascii="CordiaUPC" w:hAnsi="CordiaUPC" w:cs="CordiaUPC"/>
                <w:sz w:val="26"/>
                <w:szCs w:val="26"/>
                <w:lang w:val="en-US" w:bidi="th-TH"/>
              </w:rPr>
              <w:t>674</w:t>
            </w:r>
          </w:p>
        </w:tc>
        <w:tc>
          <w:tcPr>
            <w:tcW w:w="270" w:type="dxa"/>
            <w:vAlign w:val="bottom"/>
          </w:tcPr>
          <w:p w14:paraId="11D8038F"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70D4205" w14:textId="45DA8ECC" w:rsidR="00313B16" w:rsidRPr="007A7361" w:rsidRDefault="00313B16" w:rsidP="00313B16">
            <w:pPr>
              <w:tabs>
                <w:tab w:val="decimal" w:pos="1070"/>
              </w:tabs>
              <w:suppressAutoHyphens/>
              <w:snapToGrid w:val="0"/>
              <w:spacing w:line="220" w:lineRule="exact"/>
              <w:ind w:right="221"/>
              <w:rPr>
                <w:rFonts w:ascii="CordiaUPC" w:eastAsia="Times New Roman" w:hAnsi="CordiaUPC" w:cs="CordiaUPC"/>
                <w:sz w:val="26"/>
                <w:szCs w:val="26"/>
                <w:lang w:eastAsia="zh-CN"/>
              </w:rPr>
            </w:pPr>
            <w:r>
              <w:rPr>
                <w:rFonts w:ascii="CordiaUPC" w:hAnsi="CordiaUPC" w:cs="CordiaUPC"/>
                <w:sz w:val="26"/>
                <w:szCs w:val="26"/>
                <w:lang w:val="en-US" w:bidi="th-TH"/>
              </w:rPr>
              <w:t>23,528</w:t>
            </w:r>
          </w:p>
        </w:tc>
        <w:tc>
          <w:tcPr>
            <w:tcW w:w="270" w:type="dxa"/>
            <w:vAlign w:val="bottom"/>
          </w:tcPr>
          <w:p w14:paraId="42AA6EB7" w14:textId="77777777"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F664577" w14:textId="43ABE073" w:rsidR="00313B16" w:rsidRPr="007A7361" w:rsidRDefault="00313B16" w:rsidP="00313B16">
            <w:pPr>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hint="cs"/>
                <w:sz w:val="26"/>
                <w:szCs w:val="26"/>
                <w:lang w:val="en-US" w:bidi="th-TH"/>
              </w:rPr>
              <w:t>2</w:t>
            </w:r>
            <w:r w:rsidRPr="00766D8C">
              <w:rPr>
                <w:rFonts w:ascii="CordiaUPC" w:hAnsi="CordiaUPC" w:cs="CordiaUPC"/>
                <w:sz w:val="26"/>
                <w:szCs w:val="26"/>
                <w:lang w:val="en-US" w:bidi="th-TH"/>
              </w:rPr>
              <w:t>2</w:t>
            </w:r>
            <w:r w:rsidRPr="00766D8C">
              <w:rPr>
                <w:rFonts w:ascii="CordiaUPC" w:hAnsi="CordiaUPC" w:cs="CordiaUPC" w:hint="cs"/>
                <w:sz w:val="26"/>
                <w:szCs w:val="26"/>
                <w:lang w:val="en-US" w:bidi="th-TH"/>
              </w:rPr>
              <w:t>,</w:t>
            </w:r>
            <w:r w:rsidRPr="00766D8C">
              <w:rPr>
                <w:rFonts w:ascii="CordiaUPC" w:hAnsi="CordiaUPC" w:cs="CordiaUPC"/>
                <w:sz w:val="26"/>
                <w:szCs w:val="26"/>
                <w:lang w:val="en-US" w:bidi="th-TH"/>
              </w:rPr>
              <w:t>458</w:t>
            </w:r>
          </w:p>
        </w:tc>
      </w:tr>
      <w:tr w:rsidR="00313B16" w:rsidRPr="007A7361" w14:paraId="3506435E" w14:textId="77777777" w:rsidTr="00A01746">
        <w:tc>
          <w:tcPr>
            <w:tcW w:w="3600" w:type="dxa"/>
            <w:vAlign w:val="bottom"/>
          </w:tcPr>
          <w:p w14:paraId="205EE9EB" w14:textId="485BED14" w:rsidR="00313B16" w:rsidRPr="007A7361" w:rsidRDefault="00313B16" w:rsidP="00313B16">
            <w:pPr>
              <w:suppressAutoHyphens/>
              <w:spacing w:line="220" w:lineRule="exact"/>
              <w:ind w:left="-11" w:right="-29"/>
              <w:jc w:val="both"/>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Total</w:t>
            </w:r>
          </w:p>
        </w:tc>
        <w:tc>
          <w:tcPr>
            <w:tcW w:w="1170" w:type="dxa"/>
            <w:tcBorders>
              <w:top w:val="single" w:sz="4" w:space="0" w:color="auto"/>
              <w:bottom w:val="double" w:sz="4" w:space="0" w:color="auto"/>
            </w:tcBorders>
            <w:vAlign w:val="bottom"/>
          </w:tcPr>
          <w:p w14:paraId="7440B1F0" w14:textId="7EB49887" w:rsidR="00313B16" w:rsidRPr="007A7361" w:rsidRDefault="00313B16" w:rsidP="00313B16">
            <w:pPr>
              <w:tabs>
                <w:tab w:val="decimal" w:pos="1040"/>
              </w:tabs>
              <w:suppressAutoHyphens/>
              <w:snapToGrid w:val="0"/>
              <w:spacing w:line="220" w:lineRule="exact"/>
              <w:jc w:val="right"/>
              <w:rPr>
                <w:rFonts w:ascii="CordiaUPC" w:eastAsia="Times New Roman" w:hAnsi="CordiaUPC" w:cs="CordiaUPC"/>
                <w:b/>
                <w:bCs/>
                <w:sz w:val="26"/>
                <w:szCs w:val="26"/>
                <w:lang w:eastAsia="zh-CN"/>
              </w:rPr>
            </w:pPr>
            <w:r>
              <w:rPr>
                <w:rFonts w:ascii="CordiaUPC" w:hAnsi="CordiaUPC" w:cs="CordiaUPC"/>
                <w:b/>
                <w:bCs/>
                <w:sz w:val="26"/>
                <w:szCs w:val="26"/>
                <w:lang w:val="en-US" w:bidi="th-TH"/>
              </w:rPr>
              <w:t>1,365,896</w:t>
            </w:r>
          </w:p>
        </w:tc>
        <w:tc>
          <w:tcPr>
            <w:tcW w:w="270" w:type="dxa"/>
            <w:vAlign w:val="bottom"/>
          </w:tcPr>
          <w:p w14:paraId="70F72EA8" w14:textId="77777777"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55C5E794" w14:textId="0574DFB0"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r w:rsidRPr="00766D8C">
              <w:rPr>
                <w:rFonts w:ascii="CordiaUPC" w:hAnsi="CordiaUPC" w:cs="CordiaUPC" w:hint="cs"/>
                <w:b/>
                <w:bCs/>
                <w:sz w:val="26"/>
                <w:szCs w:val="26"/>
                <w:lang w:val="en-US" w:bidi="th-TH"/>
              </w:rPr>
              <w:t>1,40</w:t>
            </w:r>
            <w:r w:rsidRPr="00766D8C">
              <w:rPr>
                <w:rFonts w:ascii="CordiaUPC" w:hAnsi="CordiaUPC" w:cs="CordiaUPC"/>
                <w:b/>
                <w:bCs/>
                <w:sz w:val="26"/>
                <w:szCs w:val="26"/>
                <w:lang w:val="en-US" w:bidi="th-TH"/>
              </w:rPr>
              <w:t>0</w:t>
            </w:r>
            <w:r w:rsidRPr="00766D8C">
              <w:rPr>
                <w:rFonts w:ascii="CordiaUPC" w:hAnsi="CordiaUPC" w:cs="CordiaUPC" w:hint="cs"/>
                <w:b/>
                <w:bCs/>
                <w:sz w:val="26"/>
                <w:szCs w:val="26"/>
                <w:lang w:val="en-US" w:bidi="th-TH"/>
              </w:rPr>
              <w:t>,</w:t>
            </w:r>
            <w:r w:rsidRPr="00766D8C">
              <w:rPr>
                <w:rFonts w:ascii="CordiaUPC" w:hAnsi="CordiaUPC" w:cs="CordiaUPC"/>
                <w:b/>
                <w:bCs/>
                <w:sz w:val="26"/>
                <w:szCs w:val="26"/>
                <w:lang w:val="en-US" w:bidi="th-TH"/>
              </w:rPr>
              <w:t>447</w:t>
            </w:r>
          </w:p>
        </w:tc>
        <w:tc>
          <w:tcPr>
            <w:tcW w:w="270" w:type="dxa"/>
            <w:vAlign w:val="bottom"/>
          </w:tcPr>
          <w:p w14:paraId="2451FF0B" w14:textId="77777777"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8B22082" w14:textId="6CA509AA" w:rsidR="00313B16" w:rsidRPr="007A7361" w:rsidRDefault="00313B16" w:rsidP="00313B16">
            <w:pPr>
              <w:tabs>
                <w:tab w:val="decimal" w:pos="1070"/>
              </w:tabs>
              <w:suppressAutoHyphens/>
              <w:snapToGrid w:val="0"/>
              <w:spacing w:line="220" w:lineRule="exact"/>
              <w:rPr>
                <w:rFonts w:ascii="CordiaUPC" w:eastAsia="Times New Roman" w:hAnsi="CordiaUPC" w:cs="CordiaUPC"/>
                <w:b/>
                <w:bCs/>
                <w:sz w:val="26"/>
                <w:szCs w:val="26"/>
                <w:lang w:eastAsia="zh-CN"/>
              </w:rPr>
            </w:pPr>
            <w:r>
              <w:rPr>
                <w:rFonts w:ascii="CordiaUPC" w:hAnsi="CordiaUPC" w:cs="CordiaUPC"/>
                <w:b/>
                <w:bCs/>
                <w:sz w:val="26"/>
                <w:szCs w:val="26"/>
                <w:lang w:val="en-US" w:bidi="th-TH"/>
              </w:rPr>
              <w:t>722,146</w:t>
            </w:r>
          </w:p>
        </w:tc>
        <w:tc>
          <w:tcPr>
            <w:tcW w:w="270" w:type="dxa"/>
            <w:vAlign w:val="bottom"/>
          </w:tcPr>
          <w:p w14:paraId="6496216C" w14:textId="77777777"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p>
        </w:tc>
        <w:tc>
          <w:tcPr>
            <w:tcW w:w="1260" w:type="dxa"/>
            <w:tcBorders>
              <w:top w:val="single" w:sz="4" w:space="0" w:color="auto"/>
              <w:bottom w:val="double" w:sz="4" w:space="0" w:color="auto"/>
            </w:tcBorders>
            <w:vAlign w:val="bottom"/>
          </w:tcPr>
          <w:p w14:paraId="6E8D125C" w14:textId="2E0025E0" w:rsidR="00313B16" w:rsidRPr="007A7361" w:rsidRDefault="00313B16" w:rsidP="00313B16">
            <w:pPr>
              <w:suppressAutoHyphens/>
              <w:snapToGrid w:val="0"/>
              <w:spacing w:line="220" w:lineRule="exact"/>
              <w:jc w:val="right"/>
              <w:rPr>
                <w:rFonts w:ascii="CordiaUPC" w:eastAsia="Times New Roman" w:hAnsi="CordiaUPC" w:cs="CordiaUPC"/>
                <w:b/>
                <w:bCs/>
                <w:sz w:val="26"/>
                <w:szCs w:val="26"/>
                <w:lang w:eastAsia="zh-CN"/>
              </w:rPr>
            </w:pPr>
            <w:r w:rsidRPr="00766D8C">
              <w:rPr>
                <w:rFonts w:ascii="CordiaUPC" w:hAnsi="CordiaUPC" w:cs="CordiaUPC" w:hint="cs"/>
                <w:b/>
                <w:bCs/>
                <w:sz w:val="26"/>
                <w:szCs w:val="26"/>
                <w:lang w:val="en-US" w:bidi="th-TH"/>
              </w:rPr>
              <w:t>72</w:t>
            </w:r>
            <w:r w:rsidRPr="00766D8C">
              <w:rPr>
                <w:rFonts w:ascii="CordiaUPC" w:hAnsi="CordiaUPC" w:cs="CordiaUPC"/>
                <w:b/>
                <w:bCs/>
                <w:sz w:val="26"/>
                <w:szCs w:val="26"/>
                <w:lang w:val="en-US" w:bidi="th-TH"/>
              </w:rPr>
              <w:t>5</w:t>
            </w:r>
            <w:r w:rsidRPr="00766D8C">
              <w:rPr>
                <w:rFonts w:ascii="CordiaUPC" w:hAnsi="CordiaUPC" w:cs="CordiaUPC" w:hint="cs"/>
                <w:b/>
                <w:bCs/>
                <w:sz w:val="26"/>
                <w:szCs w:val="26"/>
                <w:lang w:val="en-US" w:bidi="th-TH"/>
              </w:rPr>
              <w:t>,</w:t>
            </w:r>
            <w:r w:rsidRPr="00766D8C">
              <w:rPr>
                <w:rFonts w:ascii="CordiaUPC" w:hAnsi="CordiaUPC" w:cs="CordiaUPC"/>
                <w:b/>
                <w:bCs/>
                <w:sz w:val="26"/>
                <w:szCs w:val="26"/>
                <w:lang w:val="en-US" w:bidi="th-TH"/>
              </w:rPr>
              <w:t>106</w:t>
            </w:r>
          </w:p>
        </w:tc>
      </w:tr>
    </w:tbl>
    <w:p w14:paraId="5FFD5730" w14:textId="77777777" w:rsidR="009858D8" w:rsidRPr="00962C4E" w:rsidRDefault="009858D8" w:rsidP="00410208">
      <w:pPr>
        <w:tabs>
          <w:tab w:val="left" w:pos="837"/>
        </w:tabs>
        <w:spacing w:line="220" w:lineRule="exact"/>
        <w:ind w:left="900" w:hanging="266"/>
        <w:jc w:val="thaiDistribute"/>
        <w:rPr>
          <w:rFonts w:ascii="CordiaUPC" w:hAnsi="CordiaUPC" w:cs="CordiaUPC"/>
          <w:sz w:val="16"/>
          <w:szCs w:val="16"/>
          <w:vertAlign w:val="superscript"/>
          <w:lang w:val="en-US"/>
        </w:rPr>
      </w:pPr>
    </w:p>
    <w:p w14:paraId="5701B94E" w14:textId="05495CFE" w:rsidR="00962C4E" w:rsidRDefault="00962C4E" w:rsidP="00962C4E">
      <w:pPr>
        <w:tabs>
          <w:tab w:val="left" w:pos="837"/>
        </w:tabs>
        <w:spacing w:line="220" w:lineRule="exact"/>
        <w:ind w:left="900" w:hanging="266"/>
        <w:jc w:val="thaiDistribute"/>
        <w:rPr>
          <w:rFonts w:ascii="CordiaUPC" w:hAnsi="CordiaUPC" w:cs="CordiaUPC"/>
          <w:szCs w:val="22"/>
          <w:lang w:val="en-US"/>
        </w:rPr>
      </w:pPr>
      <w:r w:rsidRPr="004B3F16">
        <w:rPr>
          <w:rFonts w:ascii="CordiaUPC" w:hAnsi="CordiaUPC" w:cs="CordiaUPC" w:hint="cs"/>
          <w:sz w:val="26"/>
          <w:szCs w:val="26"/>
          <w:lang w:val="en-US"/>
        </w:rPr>
        <w:t>*</w:t>
      </w:r>
      <w:r w:rsidRPr="007A7361">
        <w:rPr>
          <w:rFonts w:ascii="CordiaUPC" w:hAnsi="CordiaUPC" w:cs="CordiaUPC" w:hint="cs"/>
          <w:szCs w:val="22"/>
          <w:lang w:val="en-US"/>
        </w:rPr>
        <w:tab/>
        <w:t xml:space="preserve">Total loans to customers and accrued interest receivables in note </w:t>
      </w:r>
      <w:r>
        <w:rPr>
          <w:rFonts w:ascii="CordiaUPC" w:hAnsi="CordiaUPC" w:cs="CordiaUPC"/>
          <w:szCs w:val="22"/>
          <w:lang w:val="en-US"/>
        </w:rPr>
        <w:t>14</w:t>
      </w:r>
      <w:r w:rsidRPr="007A7361">
        <w:rPr>
          <w:rFonts w:ascii="CordiaUPC" w:hAnsi="CordiaUPC" w:cs="CordiaUPC" w:hint="cs"/>
          <w:szCs w:val="22"/>
          <w:lang w:val="en-US"/>
        </w:rPr>
        <w:t>.1</w:t>
      </w:r>
    </w:p>
    <w:p w14:paraId="4806CA9C" w14:textId="40791872" w:rsidR="00012710" w:rsidRDefault="00012710">
      <w:pPr>
        <w:spacing w:line="240" w:lineRule="auto"/>
        <w:rPr>
          <w:rFonts w:cs="Times New Roman"/>
          <w:sz w:val="18"/>
          <w:szCs w:val="18"/>
          <w:lang w:val="en-US" w:eastAsia="en-GB" w:bidi="th-TH"/>
        </w:rPr>
      </w:pPr>
    </w:p>
    <w:p w14:paraId="0CD55CE3" w14:textId="1487339D" w:rsidR="00977FA1" w:rsidRDefault="000438AE" w:rsidP="00B21DB7">
      <w:pPr>
        <w:autoSpaceDE w:val="0"/>
        <w:autoSpaceDN w:val="0"/>
        <w:adjustRightInd w:val="0"/>
        <w:ind w:right="389"/>
        <w:jc w:val="both"/>
        <w:rPr>
          <w:rFonts w:ascii="CordiaUPC" w:hAnsi="CordiaUPC" w:cs="CordiaUPC"/>
          <w:b/>
          <w:bCs/>
          <w:sz w:val="26"/>
          <w:szCs w:val="26"/>
          <w:lang w:bidi="th-TH"/>
        </w:rPr>
      </w:pPr>
      <w:r w:rsidRPr="007A7361">
        <w:rPr>
          <w:rFonts w:ascii="CordiaUPC" w:hAnsi="CordiaUPC" w:cs="CordiaUPC" w:hint="cs"/>
          <w:b/>
          <w:bCs/>
          <w:sz w:val="26"/>
          <w:szCs w:val="26"/>
          <w:lang w:bidi="th-TH"/>
        </w:rPr>
        <w:t>1</w:t>
      </w:r>
      <w:r w:rsidR="007470AF">
        <w:rPr>
          <w:rFonts w:ascii="CordiaUPC" w:hAnsi="CordiaUPC" w:cs="CordiaUPC"/>
          <w:b/>
          <w:bCs/>
          <w:sz w:val="26"/>
          <w:szCs w:val="26"/>
          <w:lang w:bidi="th-TH"/>
        </w:rPr>
        <w:t>4</w:t>
      </w:r>
      <w:r w:rsidR="001642FD" w:rsidRPr="007A7361">
        <w:rPr>
          <w:rFonts w:ascii="CordiaUPC" w:hAnsi="CordiaUPC" w:cs="CordiaUPC" w:hint="cs"/>
          <w:b/>
          <w:bCs/>
          <w:sz w:val="26"/>
          <w:szCs w:val="26"/>
          <w:lang w:bidi="th-TH"/>
        </w:rPr>
        <w:t>.</w:t>
      </w:r>
      <w:r w:rsidR="004647C1" w:rsidRPr="007A7361">
        <w:rPr>
          <w:rFonts w:ascii="CordiaUPC" w:hAnsi="CordiaUPC" w:cs="CordiaUPC" w:hint="cs"/>
          <w:b/>
          <w:bCs/>
          <w:sz w:val="26"/>
          <w:szCs w:val="26"/>
          <w:lang w:bidi="th-TH"/>
        </w:rPr>
        <w:t>4</w:t>
      </w:r>
      <w:r w:rsidR="00487AD1" w:rsidRPr="007A7361">
        <w:rPr>
          <w:rFonts w:ascii="CordiaUPC" w:hAnsi="CordiaUPC" w:cs="CordiaUPC" w:hint="cs"/>
          <w:b/>
          <w:bCs/>
          <w:sz w:val="26"/>
          <w:szCs w:val="26"/>
          <w:lang w:bidi="th-TH"/>
        </w:rPr>
        <w:tab/>
      </w:r>
      <w:r w:rsidR="00BC7CB9" w:rsidRPr="007A7361">
        <w:rPr>
          <w:rFonts w:ascii="CordiaUPC" w:hAnsi="CordiaUPC" w:cs="CordiaUPC" w:hint="cs"/>
          <w:b/>
          <w:bCs/>
          <w:sz w:val="26"/>
          <w:szCs w:val="26"/>
          <w:lang w:bidi="th-TH"/>
        </w:rPr>
        <w:t>N</w:t>
      </w:r>
      <w:r w:rsidR="00252288" w:rsidRPr="007A7361">
        <w:rPr>
          <w:rFonts w:ascii="CordiaUPC" w:hAnsi="CordiaUPC" w:cs="CordiaUPC" w:hint="cs"/>
          <w:b/>
          <w:bCs/>
          <w:sz w:val="26"/>
          <w:szCs w:val="26"/>
          <w:lang w:bidi="th-TH"/>
        </w:rPr>
        <w:t xml:space="preserve">on-performing loans </w:t>
      </w:r>
    </w:p>
    <w:p w14:paraId="21D3C7E2" w14:textId="77777777" w:rsidR="00B21DB7" w:rsidRPr="00B21DB7" w:rsidRDefault="00B21DB7" w:rsidP="00B21DB7">
      <w:pPr>
        <w:autoSpaceDE w:val="0"/>
        <w:autoSpaceDN w:val="0"/>
        <w:adjustRightInd w:val="0"/>
        <w:ind w:right="389"/>
        <w:jc w:val="both"/>
        <w:rPr>
          <w:rFonts w:ascii="CordiaUPC" w:hAnsi="CordiaUPC" w:cs="CordiaUPC"/>
          <w:b/>
          <w:bCs/>
          <w:sz w:val="26"/>
          <w:szCs w:val="26"/>
          <w:lang w:bidi="th-TH"/>
        </w:rPr>
      </w:pPr>
    </w:p>
    <w:p w14:paraId="70593745" w14:textId="51EF85AC" w:rsidR="00977FA1" w:rsidRDefault="00977FA1" w:rsidP="00977FA1">
      <w:pPr>
        <w:autoSpaceDE w:val="0"/>
        <w:autoSpaceDN w:val="0"/>
        <w:adjustRightInd w:val="0"/>
        <w:spacing w:line="240" w:lineRule="exact"/>
        <w:ind w:left="562"/>
        <w:jc w:val="thaiDistribute"/>
        <w:rPr>
          <w:rFonts w:ascii="CordiaUPC" w:hAnsi="CordiaUPC" w:cs="CordiaUPC"/>
          <w:sz w:val="26"/>
          <w:szCs w:val="26"/>
          <w:lang w:bidi="th-TH"/>
        </w:rPr>
      </w:pPr>
      <w:r w:rsidRPr="0074097C">
        <w:rPr>
          <w:rFonts w:ascii="CordiaUPC" w:hAnsi="CordiaUPC" w:cs="CordiaUPC" w:hint="cs"/>
          <w:sz w:val="26"/>
          <w:szCs w:val="26"/>
          <w:lang w:bidi="th-TH"/>
        </w:rPr>
        <w:t xml:space="preserve">As at </w:t>
      </w:r>
      <w:r>
        <w:rPr>
          <w:rFonts w:ascii="CordiaUPC" w:hAnsi="CordiaUPC" w:cs="CordiaUPC"/>
          <w:sz w:val="26"/>
          <w:szCs w:val="26"/>
          <w:lang w:val="en-US"/>
        </w:rPr>
        <w:t>30 June 2021</w:t>
      </w:r>
      <w:r w:rsidRPr="0074097C">
        <w:rPr>
          <w:rFonts w:ascii="CordiaUPC" w:hAnsi="CordiaUPC" w:cs="CordiaUPC" w:hint="cs"/>
          <w:sz w:val="26"/>
          <w:szCs w:val="26"/>
          <w:lang w:bidi="th-TH"/>
        </w:rPr>
        <w:t xml:space="preserve"> and 31 December 20</w:t>
      </w:r>
      <w:r>
        <w:rPr>
          <w:rFonts w:ascii="CordiaUPC" w:hAnsi="CordiaUPC" w:cs="CordiaUPC"/>
          <w:sz w:val="26"/>
          <w:szCs w:val="26"/>
          <w:lang w:bidi="th-TH"/>
        </w:rPr>
        <w:t>20</w:t>
      </w:r>
      <w:r w:rsidRPr="0074097C">
        <w:rPr>
          <w:rFonts w:ascii="CordiaUPC" w:hAnsi="CordiaUPC" w:cs="CordiaUPC" w:hint="cs"/>
          <w:sz w:val="26"/>
          <w:szCs w:val="26"/>
          <w:lang w:bidi="th-TH"/>
        </w:rPr>
        <w:t xml:space="preserve">, the </w:t>
      </w:r>
      <w:proofErr w:type="gramStart"/>
      <w:r w:rsidRPr="0074097C">
        <w:rPr>
          <w:rFonts w:ascii="CordiaUPC" w:hAnsi="CordiaUPC" w:cs="CordiaUPC" w:hint="cs"/>
          <w:sz w:val="26"/>
          <w:szCs w:val="26"/>
          <w:lang w:bidi="th-TH"/>
        </w:rPr>
        <w:t>Bank</w:t>
      </w:r>
      <w:proofErr w:type="gramEnd"/>
      <w:r w:rsidRPr="0074097C">
        <w:rPr>
          <w:rFonts w:ascii="CordiaUPC" w:hAnsi="CordiaUPC" w:cs="CordiaUPC" w:hint="cs"/>
          <w:sz w:val="26"/>
          <w:szCs w:val="26"/>
          <w:lang w:bidi="th-TH"/>
        </w:rPr>
        <w:t xml:space="preserve"> and its subsidiaries’ NPLs (including interbank and money market items) were summarised as follows:</w:t>
      </w:r>
    </w:p>
    <w:p w14:paraId="63B42F0E" w14:textId="127E276C" w:rsidR="00977FA1" w:rsidRDefault="00977FA1" w:rsidP="00977FA1">
      <w:pPr>
        <w:autoSpaceDE w:val="0"/>
        <w:autoSpaceDN w:val="0"/>
        <w:adjustRightInd w:val="0"/>
        <w:spacing w:line="240" w:lineRule="exact"/>
        <w:ind w:left="562"/>
        <w:jc w:val="thaiDistribute"/>
        <w:rPr>
          <w:rFonts w:ascii="CordiaUPC" w:hAnsi="CordiaUPC" w:cs="CordiaUPC"/>
          <w:sz w:val="26"/>
          <w:szCs w:val="26"/>
          <w:lang w:bidi="th-TH"/>
        </w:rPr>
      </w:pPr>
    </w:p>
    <w:tbl>
      <w:tblPr>
        <w:tblW w:w="9740" w:type="dxa"/>
        <w:tblInd w:w="459" w:type="dxa"/>
        <w:tblLayout w:type="fixed"/>
        <w:tblCellMar>
          <w:left w:w="79" w:type="dxa"/>
          <w:right w:w="79" w:type="dxa"/>
        </w:tblCellMar>
        <w:tblLook w:val="0000" w:firstRow="0" w:lastRow="0" w:firstColumn="0" w:lastColumn="0" w:noHBand="0" w:noVBand="0"/>
      </w:tblPr>
      <w:tblGrid>
        <w:gridCol w:w="3591"/>
        <w:gridCol w:w="1244"/>
        <w:gridCol w:w="1314"/>
        <w:gridCol w:w="1276"/>
        <w:gridCol w:w="1134"/>
        <w:gridCol w:w="1181"/>
      </w:tblGrid>
      <w:tr w:rsidR="00977FA1" w:rsidRPr="0074097C" w14:paraId="6C918E33" w14:textId="77777777" w:rsidTr="00560610">
        <w:trPr>
          <w:cantSplit/>
        </w:trPr>
        <w:tc>
          <w:tcPr>
            <w:tcW w:w="3591" w:type="dxa"/>
          </w:tcPr>
          <w:p w14:paraId="7EED1214" w14:textId="77777777" w:rsidR="00977FA1" w:rsidRPr="0074097C" w:rsidRDefault="00977FA1" w:rsidP="00A01746">
            <w:pPr>
              <w:spacing w:line="220" w:lineRule="exact"/>
              <w:ind w:right="-108"/>
              <w:rPr>
                <w:rFonts w:ascii="CordiaUPC" w:hAnsi="CordiaUPC" w:cs="CordiaUPC"/>
                <w:sz w:val="26"/>
                <w:szCs w:val="26"/>
                <w:lang w:bidi="th-TH"/>
              </w:rPr>
            </w:pPr>
          </w:p>
        </w:tc>
        <w:tc>
          <w:tcPr>
            <w:tcW w:w="6149" w:type="dxa"/>
            <w:gridSpan w:val="5"/>
          </w:tcPr>
          <w:p w14:paraId="67DB8BDD" w14:textId="0692FCA4" w:rsidR="00977FA1" w:rsidRPr="0074097C" w:rsidRDefault="00977FA1" w:rsidP="00A01746">
            <w:pPr>
              <w:pStyle w:val="acctfourfigures"/>
              <w:tabs>
                <w:tab w:val="clear" w:pos="765"/>
              </w:tabs>
              <w:spacing w:line="220" w:lineRule="exact"/>
              <w:ind w:left="-108" w:right="101"/>
              <w:jc w:val="center"/>
              <w:rPr>
                <w:rFonts w:ascii="CordiaUPC" w:hAnsi="CordiaUPC" w:cs="CordiaUPC"/>
                <w:sz w:val="26"/>
                <w:szCs w:val="26"/>
              </w:rPr>
            </w:pPr>
            <w:r>
              <w:rPr>
                <w:rFonts w:ascii="CordiaUPC" w:hAnsi="CordiaUPC" w:cs="CordiaUPC"/>
                <w:sz w:val="26"/>
                <w:szCs w:val="26"/>
                <w:lang w:val="en-US"/>
              </w:rPr>
              <w:t>30 June 2021</w:t>
            </w:r>
          </w:p>
        </w:tc>
      </w:tr>
      <w:tr w:rsidR="00977FA1" w:rsidRPr="0074097C" w14:paraId="354A653C" w14:textId="77777777" w:rsidTr="00560610">
        <w:trPr>
          <w:cantSplit/>
        </w:trPr>
        <w:tc>
          <w:tcPr>
            <w:tcW w:w="3591" w:type="dxa"/>
          </w:tcPr>
          <w:p w14:paraId="27093077"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26951B7A" w14:textId="4F2E19C1"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TMB</w:t>
            </w:r>
            <w:r w:rsidR="00560610">
              <w:rPr>
                <w:rFonts w:ascii="CordiaUPC" w:hAnsi="CordiaUPC" w:cs="CordiaUPC"/>
                <w:sz w:val="26"/>
                <w:szCs w:val="26"/>
                <w:lang w:val="en-US"/>
              </w:rPr>
              <w:t>Thanachart</w:t>
            </w:r>
            <w:proofErr w:type="spellEnd"/>
          </w:p>
        </w:tc>
        <w:tc>
          <w:tcPr>
            <w:tcW w:w="1314" w:type="dxa"/>
          </w:tcPr>
          <w:p w14:paraId="414BCD6B"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Phahonyothin</w:t>
            </w:r>
            <w:proofErr w:type="spellEnd"/>
          </w:p>
        </w:tc>
        <w:tc>
          <w:tcPr>
            <w:tcW w:w="1276" w:type="dxa"/>
          </w:tcPr>
          <w:p w14:paraId="14146142"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Thanachart</w:t>
            </w:r>
            <w:proofErr w:type="spellEnd"/>
          </w:p>
        </w:tc>
        <w:tc>
          <w:tcPr>
            <w:tcW w:w="1134" w:type="dxa"/>
          </w:tcPr>
          <w:p w14:paraId="6CE3DD37"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7CAA88AE"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099B0045" w14:textId="77777777" w:rsidTr="00560610">
        <w:trPr>
          <w:cantSplit/>
        </w:trPr>
        <w:tc>
          <w:tcPr>
            <w:tcW w:w="3591" w:type="dxa"/>
          </w:tcPr>
          <w:p w14:paraId="021A898A"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4F1B2556" w14:textId="03DDF123" w:rsidR="00977FA1" w:rsidRPr="0074097C" w:rsidRDefault="00560610" w:rsidP="00A01746">
            <w:pPr>
              <w:pStyle w:val="acctfourfigures"/>
              <w:tabs>
                <w:tab w:val="clear" w:pos="765"/>
              </w:tabs>
              <w:spacing w:line="220" w:lineRule="exact"/>
              <w:ind w:left="-108" w:right="-88"/>
              <w:jc w:val="center"/>
              <w:rPr>
                <w:rFonts w:ascii="CordiaUPC" w:hAnsi="CordiaUPC" w:cs="CordiaUPC"/>
                <w:sz w:val="26"/>
                <w:szCs w:val="26"/>
                <w:lang w:val="en-US"/>
              </w:rPr>
            </w:pPr>
            <w:r>
              <w:rPr>
                <w:rFonts w:ascii="CordiaUPC" w:hAnsi="CordiaUPC" w:cs="CordiaUPC"/>
                <w:sz w:val="26"/>
                <w:szCs w:val="26"/>
                <w:lang w:val="en-US"/>
              </w:rPr>
              <w:t xml:space="preserve"> Bank </w:t>
            </w:r>
            <w:r w:rsidR="00977FA1" w:rsidRPr="0074097C">
              <w:rPr>
                <w:rFonts w:ascii="CordiaUPC" w:hAnsi="CordiaUPC" w:cs="CordiaUPC" w:hint="cs"/>
                <w:sz w:val="26"/>
                <w:szCs w:val="26"/>
                <w:lang w:val="en-US"/>
              </w:rPr>
              <w:t>Public</w:t>
            </w:r>
          </w:p>
        </w:tc>
        <w:tc>
          <w:tcPr>
            <w:tcW w:w="1314" w:type="dxa"/>
          </w:tcPr>
          <w:p w14:paraId="5F74228B"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Asset</w:t>
            </w:r>
          </w:p>
        </w:tc>
        <w:tc>
          <w:tcPr>
            <w:tcW w:w="1276" w:type="dxa"/>
          </w:tcPr>
          <w:p w14:paraId="055E1839"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Bank Public</w:t>
            </w:r>
          </w:p>
        </w:tc>
        <w:tc>
          <w:tcPr>
            <w:tcW w:w="1134" w:type="dxa"/>
          </w:tcPr>
          <w:p w14:paraId="05D40180"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314A4738"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35B40D6A" w14:textId="77777777" w:rsidTr="00560610">
        <w:trPr>
          <w:cantSplit/>
        </w:trPr>
        <w:tc>
          <w:tcPr>
            <w:tcW w:w="3591" w:type="dxa"/>
          </w:tcPr>
          <w:p w14:paraId="1A661123"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58AC3CC9"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314" w:type="dxa"/>
          </w:tcPr>
          <w:p w14:paraId="62A4D963"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Management</w:t>
            </w:r>
          </w:p>
        </w:tc>
        <w:tc>
          <w:tcPr>
            <w:tcW w:w="1276" w:type="dxa"/>
          </w:tcPr>
          <w:p w14:paraId="69349A28"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134" w:type="dxa"/>
          </w:tcPr>
          <w:p w14:paraId="220ADFA7"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1632CB75"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5286CF16" w14:textId="77777777" w:rsidTr="00560610">
        <w:trPr>
          <w:cantSplit/>
        </w:trPr>
        <w:tc>
          <w:tcPr>
            <w:tcW w:w="3591" w:type="dxa"/>
          </w:tcPr>
          <w:p w14:paraId="5773610A"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005EAC0E"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314" w:type="dxa"/>
          </w:tcPr>
          <w:p w14:paraId="4AFB4C62"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 Ltd.</w:t>
            </w:r>
          </w:p>
        </w:tc>
        <w:tc>
          <w:tcPr>
            <w:tcW w:w="1276" w:type="dxa"/>
          </w:tcPr>
          <w:p w14:paraId="25AE2764"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134" w:type="dxa"/>
          </w:tcPr>
          <w:p w14:paraId="2529FCC0"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Elimination</w:t>
            </w:r>
          </w:p>
        </w:tc>
        <w:tc>
          <w:tcPr>
            <w:tcW w:w="1181" w:type="dxa"/>
          </w:tcPr>
          <w:p w14:paraId="56D207EC"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Consolidated</w:t>
            </w:r>
          </w:p>
        </w:tc>
      </w:tr>
      <w:tr w:rsidR="00977FA1" w:rsidRPr="0074097C" w14:paraId="00C62E7F" w14:textId="77777777" w:rsidTr="00560610">
        <w:trPr>
          <w:cantSplit/>
        </w:trPr>
        <w:tc>
          <w:tcPr>
            <w:tcW w:w="3591" w:type="dxa"/>
          </w:tcPr>
          <w:p w14:paraId="18C35D7B" w14:textId="77777777" w:rsidR="00977FA1" w:rsidRPr="0074097C" w:rsidRDefault="00977FA1" w:rsidP="00A01746">
            <w:pPr>
              <w:spacing w:line="220" w:lineRule="exact"/>
              <w:ind w:right="-108"/>
              <w:rPr>
                <w:rFonts w:ascii="CordiaUPC" w:hAnsi="CordiaUPC" w:cs="CordiaUPC"/>
                <w:b/>
                <w:bCs/>
                <w:sz w:val="26"/>
                <w:szCs w:val="26"/>
                <w:rtl/>
                <w:cs/>
              </w:rPr>
            </w:pPr>
            <w:r w:rsidRPr="0074097C">
              <w:rPr>
                <w:rFonts w:ascii="CordiaUPC" w:hAnsi="CordiaUPC" w:cs="CordiaUPC" w:hint="cs"/>
                <w:b/>
                <w:bCs/>
                <w:sz w:val="26"/>
                <w:szCs w:val="26"/>
                <w:lang w:bidi="th-TH"/>
              </w:rPr>
              <w:t>NPLs (principal)</w:t>
            </w:r>
          </w:p>
        </w:tc>
        <w:tc>
          <w:tcPr>
            <w:tcW w:w="1244" w:type="dxa"/>
            <w:vAlign w:val="bottom"/>
          </w:tcPr>
          <w:p w14:paraId="19E5ED09"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24C33256"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6F6ECC54" w14:textId="77777777" w:rsidR="00977FA1" w:rsidRPr="0074097C" w:rsidRDefault="00977FA1" w:rsidP="00A01746">
            <w:pPr>
              <w:pStyle w:val="acctfourfigures"/>
              <w:tabs>
                <w:tab w:val="clear" w:pos="765"/>
                <w:tab w:val="decimal" w:pos="902"/>
              </w:tabs>
              <w:spacing w:line="220" w:lineRule="exact"/>
              <w:rPr>
                <w:rFonts w:ascii="CordiaUPC" w:hAnsi="CordiaUPC" w:cs="CordiaUPC"/>
                <w:sz w:val="26"/>
                <w:szCs w:val="26"/>
              </w:rPr>
            </w:pPr>
          </w:p>
        </w:tc>
        <w:tc>
          <w:tcPr>
            <w:tcW w:w="1134" w:type="dxa"/>
          </w:tcPr>
          <w:p w14:paraId="08A1B079"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3DFBD279"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r>
      <w:tr w:rsidR="00313B16" w:rsidRPr="0074097C" w14:paraId="71D37F82" w14:textId="77777777" w:rsidTr="00560610">
        <w:trPr>
          <w:cantSplit/>
        </w:trPr>
        <w:tc>
          <w:tcPr>
            <w:tcW w:w="3591" w:type="dxa"/>
          </w:tcPr>
          <w:p w14:paraId="4DF27D00" w14:textId="77777777" w:rsidR="00313B16" w:rsidRPr="0074097C" w:rsidRDefault="00313B16" w:rsidP="00313B1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NPLs </w:t>
            </w:r>
            <w:r w:rsidRPr="0074097C">
              <w:rPr>
                <w:rFonts w:ascii="CordiaUPC" w:hAnsi="CordiaUPC" w:cs="CordiaUPC" w:hint="cs"/>
                <w:i/>
                <w:iCs/>
                <w:sz w:val="26"/>
                <w:szCs w:val="26"/>
                <w:lang w:bidi="th-TH"/>
              </w:rPr>
              <w:t>(in million Baht)</w:t>
            </w:r>
          </w:p>
        </w:tc>
        <w:tc>
          <w:tcPr>
            <w:tcW w:w="1244" w:type="dxa"/>
            <w:vAlign w:val="bottom"/>
          </w:tcPr>
          <w:p w14:paraId="6AB2520C" w14:textId="7A08C783"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23,430</w:t>
            </w:r>
          </w:p>
        </w:tc>
        <w:tc>
          <w:tcPr>
            <w:tcW w:w="1314" w:type="dxa"/>
            <w:vAlign w:val="bottom"/>
          </w:tcPr>
          <w:p w14:paraId="560294FD" w14:textId="3DDADE55"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536</w:t>
            </w:r>
          </w:p>
        </w:tc>
        <w:tc>
          <w:tcPr>
            <w:tcW w:w="1276" w:type="dxa"/>
          </w:tcPr>
          <w:p w14:paraId="3C1A86B3" w14:textId="10903288"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20,083</w:t>
            </w:r>
          </w:p>
        </w:tc>
        <w:tc>
          <w:tcPr>
            <w:tcW w:w="1134" w:type="dxa"/>
          </w:tcPr>
          <w:p w14:paraId="60AE643B" w14:textId="06EF421C" w:rsidR="00313B16" w:rsidRPr="0074097C" w:rsidRDefault="00313B16" w:rsidP="00313B1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(507)</w:t>
            </w:r>
          </w:p>
        </w:tc>
        <w:tc>
          <w:tcPr>
            <w:tcW w:w="1181" w:type="dxa"/>
            <w:vAlign w:val="bottom"/>
          </w:tcPr>
          <w:p w14:paraId="1D481828" w14:textId="23C7D037"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43,542</w:t>
            </w:r>
          </w:p>
        </w:tc>
      </w:tr>
      <w:tr w:rsidR="00313B16" w:rsidRPr="0074097C" w14:paraId="2FFD5D26" w14:textId="77777777" w:rsidTr="00560610">
        <w:trPr>
          <w:cantSplit/>
        </w:trPr>
        <w:tc>
          <w:tcPr>
            <w:tcW w:w="3591" w:type="dxa"/>
          </w:tcPr>
          <w:p w14:paraId="59CF9B48" w14:textId="77777777" w:rsidR="00313B16" w:rsidRPr="0074097C" w:rsidRDefault="00313B16" w:rsidP="00313B1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Total loans </w:t>
            </w:r>
            <w:r w:rsidRPr="0074097C">
              <w:rPr>
                <w:rFonts w:ascii="CordiaUPC" w:hAnsi="CordiaUPC" w:cs="CordiaUPC" w:hint="cs"/>
                <w:i/>
                <w:iCs/>
                <w:sz w:val="26"/>
                <w:szCs w:val="26"/>
                <w:lang w:bidi="th-TH"/>
              </w:rPr>
              <w:t>(in million Baht)</w:t>
            </w:r>
          </w:p>
        </w:tc>
        <w:tc>
          <w:tcPr>
            <w:tcW w:w="1244" w:type="dxa"/>
            <w:vAlign w:val="bottom"/>
          </w:tcPr>
          <w:p w14:paraId="0C84F925" w14:textId="438B8F9E"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961,566</w:t>
            </w:r>
          </w:p>
        </w:tc>
        <w:tc>
          <w:tcPr>
            <w:tcW w:w="1314" w:type="dxa"/>
            <w:vAlign w:val="bottom"/>
          </w:tcPr>
          <w:p w14:paraId="6456A7B4" w14:textId="5C117EBB"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536</w:t>
            </w:r>
          </w:p>
        </w:tc>
        <w:tc>
          <w:tcPr>
            <w:tcW w:w="1276" w:type="dxa"/>
          </w:tcPr>
          <w:p w14:paraId="6B6C851F" w14:textId="2637C013"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641,766</w:t>
            </w:r>
          </w:p>
        </w:tc>
        <w:tc>
          <w:tcPr>
            <w:tcW w:w="1134" w:type="dxa"/>
          </w:tcPr>
          <w:p w14:paraId="3D3BE335" w14:textId="43D06135" w:rsidR="00313B16" w:rsidRPr="0074097C" w:rsidRDefault="00313B16" w:rsidP="00313B1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(99,766)</w:t>
            </w:r>
          </w:p>
        </w:tc>
        <w:tc>
          <w:tcPr>
            <w:tcW w:w="1181" w:type="dxa"/>
            <w:vAlign w:val="bottom"/>
          </w:tcPr>
          <w:p w14:paraId="3D88464A" w14:textId="2C2E12F6"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1,504,102</w:t>
            </w:r>
          </w:p>
        </w:tc>
      </w:tr>
      <w:tr w:rsidR="00313B16" w:rsidRPr="0074097C" w14:paraId="4F2ADA32" w14:textId="77777777" w:rsidTr="00560610">
        <w:trPr>
          <w:cantSplit/>
        </w:trPr>
        <w:tc>
          <w:tcPr>
            <w:tcW w:w="3591" w:type="dxa"/>
            <w:vAlign w:val="bottom"/>
          </w:tcPr>
          <w:p w14:paraId="25EB5399" w14:textId="77777777" w:rsidR="00313B16" w:rsidRPr="0074097C" w:rsidRDefault="00313B16" w:rsidP="00313B1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Percentage of NPLs </w:t>
            </w:r>
            <w:r w:rsidRPr="0074097C">
              <w:rPr>
                <w:rFonts w:ascii="CordiaUPC" w:hAnsi="CordiaUPC" w:cs="CordiaUPC" w:hint="cs"/>
                <w:i/>
                <w:iCs/>
                <w:sz w:val="26"/>
                <w:szCs w:val="26"/>
                <w:lang w:bidi="th-TH"/>
              </w:rPr>
              <w:t>(%)</w:t>
            </w:r>
          </w:p>
        </w:tc>
        <w:tc>
          <w:tcPr>
            <w:tcW w:w="1244" w:type="dxa"/>
            <w:vAlign w:val="bottom"/>
          </w:tcPr>
          <w:p w14:paraId="4FF2D16C" w14:textId="7E9A1FA3"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2.44</w:t>
            </w:r>
          </w:p>
        </w:tc>
        <w:tc>
          <w:tcPr>
            <w:tcW w:w="1314" w:type="dxa"/>
            <w:vAlign w:val="bottom"/>
          </w:tcPr>
          <w:p w14:paraId="315908F5" w14:textId="79BC99DC"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100.00</w:t>
            </w:r>
          </w:p>
        </w:tc>
        <w:tc>
          <w:tcPr>
            <w:tcW w:w="1276" w:type="dxa"/>
          </w:tcPr>
          <w:p w14:paraId="3FB967FC" w14:textId="5367919E"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3.13</w:t>
            </w:r>
          </w:p>
        </w:tc>
        <w:tc>
          <w:tcPr>
            <w:tcW w:w="1134" w:type="dxa"/>
          </w:tcPr>
          <w:p w14:paraId="46D7053D" w14:textId="77777777" w:rsidR="00313B16" w:rsidRPr="0074097C" w:rsidRDefault="00313B16" w:rsidP="00313B16">
            <w:pPr>
              <w:spacing w:line="220" w:lineRule="exact"/>
              <w:ind w:right="191"/>
              <w:jc w:val="right"/>
              <w:rPr>
                <w:rFonts w:ascii="CordiaUPC" w:hAnsi="CordiaUPC" w:cs="CordiaUPC"/>
                <w:sz w:val="26"/>
                <w:szCs w:val="26"/>
              </w:rPr>
            </w:pPr>
          </w:p>
        </w:tc>
        <w:tc>
          <w:tcPr>
            <w:tcW w:w="1181" w:type="dxa"/>
            <w:vAlign w:val="bottom"/>
          </w:tcPr>
          <w:p w14:paraId="41F0D512" w14:textId="474A4E9D" w:rsidR="00313B16" w:rsidRPr="0074097C" w:rsidRDefault="00313B16" w:rsidP="00313B1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2.89</w:t>
            </w:r>
          </w:p>
        </w:tc>
      </w:tr>
    </w:tbl>
    <w:p w14:paraId="0CBB0CF7" w14:textId="521A7296" w:rsidR="00977FA1" w:rsidRDefault="00977FA1" w:rsidP="00977FA1">
      <w:pPr>
        <w:autoSpaceDE w:val="0"/>
        <w:autoSpaceDN w:val="0"/>
        <w:adjustRightInd w:val="0"/>
        <w:spacing w:line="240" w:lineRule="exact"/>
        <w:ind w:left="562"/>
        <w:jc w:val="thaiDistribute"/>
        <w:rPr>
          <w:rFonts w:ascii="CordiaUPC" w:hAnsi="CordiaUPC" w:cs="CordiaUPC"/>
          <w:sz w:val="26"/>
          <w:szCs w:val="26"/>
          <w:lang w:bidi="th-TH"/>
        </w:rPr>
      </w:pPr>
    </w:p>
    <w:tbl>
      <w:tblPr>
        <w:tblW w:w="9740" w:type="dxa"/>
        <w:tblInd w:w="459" w:type="dxa"/>
        <w:tblLayout w:type="fixed"/>
        <w:tblCellMar>
          <w:left w:w="79" w:type="dxa"/>
          <w:right w:w="79" w:type="dxa"/>
        </w:tblCellMar>
        <w:tblLook w:val="0000" w:firstRow="0" w:lastRow="0" w:firstColumn="0" w:lastColumn="0" w:noHBand="0" w:noVBand="0"/>
      </w:tblPr>
      <w:tblGrid>
        <w:gridCol w:w="3591"/>
        <w:gridCol w:w="1244"/>
        <w:gridCol w:w="1314"/>
        <w:gridCol w:w="1276"/>
        <w:gridCol w:w="1134"/>
        <w:gridCol w:w="1181"/>
      </w:tblGrid>
      <w:tr w:rsidR="00977FA1" w:rsidRPr="0074097C" w14:paraId="7C075FB9" w14:textId="77777777" w:rsidTr="00560610">
        <w:trPr>
          <w:cantSplit/>
        </w:trPr>
        <w:tc>
          <w:tcPr>
            <w:tcW w:w="3591" w:type="dxa"/>
          </w:tcPr>
          <w:p w14:paraId="44FB74D5" w14:textId="77777777" w:rsidR="00977FA1" w:rsidRPr="0074097C" w:rsidRDefault="00977FA1" w:rsidP="00A01746">
            <w:pPr>
              <w:spacing w:line="220" w:lineRule="exact"/>
              <w:ind w:right="-108"/>
              <w:rPr>
                <w:rFonts w:ascii="CordiaUPC" w:hAnsi="CordiaUPC" w:cs="CordiaUPC"/>
                <w:sz w:val="26"/>
                <w:szCs w:val="26"/>
                <w:lang w:bidi="th-TH"/>
              </w:rPr>
            </w:pPr>
          </w:p>
        </w:tc>
        <w:tc>
          <w:tcPr>
            <w:tcW w:w="6149" w:type="dxa"/>
            <w:gridSpan w:val="5"/>
          </w:tcPr>
          <w:p w14:paraId="7DBDF906" w14:textId="77777777" w:rsidR="00977FA1" w:rsidRPr="0074097C" w:rsidRDefault="00977FA1" w:rsidP="00A01746">
            <w:pPr>
              <w:pStyle w:val="acctfourfigures"/>
              <w:tabs>
                <w:tab w:val="clear" w:pos="765"/>
              </w:tabs>
              <w:spacing w:line="220" w:lineRule="exact"/>
              <w:ind w:left="-108" w:right="101"/>
              <w:jc w:val="center"/>
              <w:rPr>
                <w:rFonts w:ascii="CordiaUPC" w:hAnsi="CordiaUPC" w:cs="CordiaUPC"/>
                <w:sz w:val="26"/>
                <w:szCs w:val="26"/>
              </w:rPr>
            </w:pPr>
            <w:r w:rsidRPr="0074097C">
              <w:rPr>
                <w:rFonts w:ascii="CordiaUPC" w:hAnsi="CordiaUPC" w:cs="CordiaUPC" w:hint="cs"/>
                <w:sz w:val="26"/>
                <w:szCs w:val="26"/>
                <w:lang w:bidi="th-TH"/>
              </w:rPr>
              <w:t>31 December 20</w:t>
            </w:r>
            <w:r>
              <w:rPr>
                <w:rFonts w:ascii="CordiaUPC" w:hAnsi="CordiaUPC" w:cs="CordiaUPC"/>
                <w:sz w:val="26"/>
                <w:szCs w:val="26"/>
                <w:lang w:bidi="th-TH"/>
              </w:rPr>
              <w:t>20</w:t>
            </w:r>
          </w:p>
        </w:tc>
      </w:tr>
      <w:tr w:rsidR="00977FA1" w:rsidRPr="0074097C" w14:paraId="73C61B0B" w14:textId="77777777" w:rsidTr="00560610">
        <w:trPr>
          <w:cantSplit/>
        </w:trPr>
        <w:tc>
          <w:tcPr>
            <w:tcW w:w="3591" w:type="dxa"/>
          </w:tcPr>
          <w:p w14:paraId="41F048D9"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3A27846D" w14:textId="342CE213"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TMB</w:t>
            </w:r>
            <w:r w:rsidR="00560610">
              <w:rPr>
                <w:rFonts w:ascii="CordiaUPC" w:hAnsi="CordiaUPC" w:cs="CordiaUPC"/>
                <w:sz w:val="26"/>
                <w:szCs w:val="26"/>
                <w:lang w:val="en-US"/>
              </w:rPr>
              <w:t>Thanachart</w:t>
            </w:r>
            <w:proofErr w:type="spellEnd"/>
          </w:p>
        </w:tc>
        <w:tc>
          <w:tcPr>
            <w:tcW w:w="1314" w:type="dxa"/>
          </w:tcPr>
          <w:p w14:paraId="19100A0A"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Phahonyothin</w:t>
            </w:r>
            <w:proofErr w:type="spellEnd"/>
          </w:p>
        </w:tc>
        <w:tc>
          <w:tcPr>
            <w:tcW w:w="1276" w:type="dxa"/>
          </w:tcPr>
          <w:p w14:paraId="175DDD34"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Thanachart</w:t>
            </w:r>
            <w:proofErr w:type="spellEnd"/>
          </w:p>
        </w:tc>
        <w:tc>
          <w:tcPr>
            <w:tcW w:w="1134" w:type="dxa"/>
          </w:tcPr>
          <w:p w14:paraId="06FBD6E1"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066F380E"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621916E4" w14:textId="77777777" w:rsidTr="00560610">
        <w:trPr>
          <w:cantSplit/>
        </w:trPr>
        <w:tc>
          <w:tcPr>
            <w:tcW w:w="3591" w:type="dxa"/>
          </w:tcPr>
          <w:p w14:paraId="12086A69"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67E709E5" w14:textId="331B74F2" w:rsidR="00977FA1" w:rsidRPr="0074097C" w:rsidRDefault="00560610" w:rsidP="00A01746">
            <w:pPr>
              <w:pStyle w:val="acctfourfigures"/>
              <w:tabs>
                <w:tab w:val="clear" w:pos="765"/>
              </w:tabs>
              <w:spacing w:line="220" w:lineRule="exact"/>
              <w:ind w:left="-108" w:right="-88"/>
              <w:jc w:val="center"/>
              <w:rPr>
                <w:rFonts w:ascii="CordiaUPC" w:hAnsi="CordiaUPC" w:cs="CordiaUPC"/>
                <w:sz w:val="26"/>
                <w:szCs w:val="26"/>
                <w:lang w:val="en-US"/>
              </w:rPr>
            </w:pPr>
            <w:r>
              <w:rPr>
                <w:rFonts w:ascii="CordiaUPC" w:hAnsi="CordiaUPC" w:cs="CordiaUPC"/>
                <w:sz w:val="26"/>
                <w:szCs w:val="26"/>
                <w:lang w:val="en-US"/>
              </w:rPr>
              <w:t xml:space="preserve">Bank </w:t>
            </w:r>
            <w:r w:rsidR="00977FA1" w:rsidRPr="0074097C">
              <w:rPr>
                <w:rFonts w:ascii="CordiaUPC" w:hAnsi="CordiaUPC" w:cs="CordiaUPC" w:hint="cs"/>
                <w:sz w:val="26"/>
                <w:szCs w:val="26"/>
                <w:lang w:val="en-US"/>
              </w:rPr>
              <w:t>Public</w:t>
            </w:r>
          </w:p>
        </w:tc>
        <w:tc>
          <w:tcPr>
            <w:tcW w:w="1314" w:type="dxa"/>
          </w:tcPr>
          <w:p w14:paraId="25738889"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Asset</w:t>
            </w:r>
          </w:p>
        </w:tc>
        <w:tc>
          <w:tcPr>
            <w:tcW w:w="1276" w:type="dxa"/>
          </w:tcPr>
          <w:p w14:paraId="5C49AA4A"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Bank Public</w:t>
            </w:r>
          </w:p>
        </w:tc>
        <w:tc>
          <w:tcPr>
            <w:tcW w:w="1134" w:type="dxa"/>
          </w:tcPr>
          <w:p w14:paraId="1116AD68"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2E071E10"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7B60CB45" w14:textId="77777777" w:rsidTr="00560610">
        <w:trPr>
          <w:cantSplit/>
        </w:trPr>
        <w:tc>
          <w:tcPr>
            <w:tcW w:w="3591" w:type="dxa"/>
          </w:tcPr>
          <w:p w14:paraId="779002D0"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6AC8EB88"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314" w:type="dxa"/>
          </w:tcPr>
          <w:p w14:paraId="3900B7EB"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Management</w:t>
            </w:r>
          </w:p>
        </w:tc>
        <w:tc>
          <w:tcPr>
            <w:tcW w:w="1276" w:type="dxa"/>
          </w:tcPr>
          <w:p w14:paraId="6B9C816B"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134" w:type="dxa"/>
          </w:tcPr>
          <w:p w14:paraId="6E1DD7E9"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09F0F12C"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p>
        </w:tc>
      </w:tr>
      <w:tr w:rsidR="00977FA1" w:rsidRPr="0074097C" w14:paraId="72B3FC6E" w14:textId="77777777" w:rsidTr="00560610">
        <w:trPr>
          <w:cantSplit/>
        </w:trPr>
        <w:tc>
          <w:tcPr>
            <w:tcW w:w="3591" w:type="dxa"/>
          </w:tcPr>
          <w:p w14:paraId="4B630F4D" w14:textId="77777777" w:rsidR="00977FA1" w:rsidRPr="0074097C" w:rsidRDefault="00977FA1" w:rsidP="00A01746">
            <w:pPr>
              <w:spacing w:line="220" w:lineRule="exact"/>
              <w:ind w:right="-108"/>
              <w:rPr>
                <w:rFonts w:ascii="CordiaUPC" w:hAnsi="CordiaUPC" w:cs="CordiaUPC"/>
                <w:sz w:val="26"/>
                <w:szCs w:val="26"/>
                <w:lang w:bidi="th-TH"/>
              </w:rPr>
            </w:pPr>
          </w:p>
        </w:tc>
        <w:tc>
          <w:tcPr>
            <w:tcW w:w="1244" w:type="dxa"/>
          </w:tcPr>
          <w:p w14:paraId="324ED2EB"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314" w:type="dxa"/>
          </w:tcPr>
          <w:p w14:paraId="14FE41F6"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 Ltd.</w:t>
            </w:r>
          </w:p>
        </w:tc>
        <w:tc>
          <w:tcPr>
            <w:tcW w:w="1276" w:type="dxa"/>
          </w:tcPr>
          <w:p w14:paraId="793543DE"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134" w:type="dxa"/>
          </w:tcPr>
          <w:p w14:paraId="0B79A31F"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Elimination</w:t>
            </w:r>
          </w:p>
        </w:tc>
        <w:tc>
          <w:tcPr>
            <w:tcW w:w="1181" w:type="dxa"/>
          </w:tcPr>
          <w:p w14:paraId="54739F52" w14:textId="77777777" w:rsidR="00977FA1" w:rsidRPr="0074097C" w:rsidRDefault="00977FA1" w:rsidP="00A01746">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Consolidated</w:t>
            </w:r>
          </w:p>
        </w:tc>
      </w:tr>
      <w:tr w:rsidR="00977FA1" w:rsidRPr="0074097C" w14:paraId="05A8EAD0" w14:textId="77777777" w:rsidTr="00560610">
        <w:trPr>
          <w:cantSplit/>
        </w:trPr>
        <w:tc>
          <w:tcPr>
            <w:tcW w:w="3591" w:type="dxa"/>
          </w:tcPr>
          <w:p w14:paraId="7DE7FA86" w14:textId="77777777" w:rsidR="00977FA1" w:rsidRPr="0074097C" w:rsidRDefault="00977FA1" w:rsidP="00A01746">
            <w:pPr>
              <w:spacing w:line="220" w:lineRule="exact"/>
              <w:ind w:right="-108"/>
              <w:rPr>
                <w:rFonts w:ascii="CordiaUPC" w:hAnsi="CordiaUPC" w:cs="CordiaUPC"/>
                <w:b/>
                <w:bCs/>
                <w:sz w:val="26"/>
                <w:szCs w:val="26"/>
                <w:rtl/>
                <w:cs/>
              </w:rPr>
            </w:pPr>
            <w:r w:rsidRPr="0074097C">
              <w:rPr>
                <w:rFonts w:ascii="CordiaUPC" w:hAnsi="CordiaUPC" w:cs="CordiaUPC" w:hint="cs"/>
                <w:b/>
                <w:bCs/>
                <w:sz w:val="26"/>
                <w:szCs w:val="26"/>
                <w:lang w:bidi="th-TH"/>
              </w:rPr>
              <w:t>NPLs (principal)</w:t>
            </w:r>
          </w:p>
        </w:tc>
        <w:tc>
          <w:tcPr>
            <w:tcW w:w="1244" w:type="dxa"/>
            <w:vAlign w:val="bottom"/>
          </w:tcPr>
          <w:p w14:paraId="4782DC8B"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02538FB3"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5ABC7947" w14:textId="77777777" w:rsidR="00977FA1" w:rsidRPr="0074097C" w:rsidRDefault="00977FA1" w:rsidP="00A01746">
            <w:pPr>
              <w:pStyle w:val="acctfourfigures"/>
              <w:tabs>
                <w:tab w:val="clear" w:pos="765"/>
                <w:tab w:val="decimal" w:pos="902"/>
              </w:tabs>
              <w:spacing w:line="220" w:lineRule="exact"/>
              <w:rPr>
                <w:rFonts w:ascii="CordiaUPC" w:hAnsi="CordiaUPC" w:cs="CordiaUPC"/>
                <w:sz w:val="26"/>
                <w:szCs w:val="26"/>
              </w:rPr>
            </w:pPr>
          </w:p>
        </w:tc>
        <w:tc>
          <w:tcPr>
            <w:tcW w:w="1134" w:type="dxa"/>
          </w:tcPr>
          <w:p w14:paraId="0B857BEE"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1AF0097E"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r>
      <w:tr w:rsidR="00977FA1" w:rsidRPr="0074097C" w14:paraId="18AC1CAA" w14:textId="77777777" w:rsidTr="00560610">
        <w:trPr>
          <w:cantSplit/>
        </w:trPr>
        <w:tc>
          <w:tcPr>
            <w:tcW w:w="3591" w:type="dxa"/>
          </w:tcPr>
          <w:p w14:paraId="3C44DE57" w14:textId="77777777" w:rsidR="00977FA1" w:rsidRPr="0074097C" w:rsidRDefault="00977FA1" w:rsidP="00A0174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NPLs </w:t>
            </w:r>
            <w:r w:rsidRPr="0074097C">
              <w:rPr>
                <w:rFonts w:ascii="CordiaUPC" w:hAnsi="CordiaUPC" w:cs="CordiaUPC" w:hint="cs"/>
                <w:i/>
                <w:iCs/>
                <w:sz w:val="26"/>
                <w:szCs w:val="26"/>
                <w:lang w:bidi="th-TH"/>
              </w:rPr>
              <w:t>(in million Baht)</w:t>
            </w:r>
          </w:p>
        </w:tc>
        <w:tc>
          <w:tcPr>
            <w:tcW w:w="1244" w:type="dxa"/>
            <w:vAlign w:val="bottom"/>
          </w:tcPr>
          <w:p w14:paraId="391292F6"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22,005</w:t>
            </w:r>
          </w:p>
        </w:tc>
        <w:tc>
          <w:tcPr>
            <w:tcW w:w="1314" w:type="dxa"/>
            <w:vAlign w:val="bottom"/>
          </w:tcPr>
          <w:p w14:paraId="189CBBAA"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29</w:t>
            </w:r>
          </w:p>
        </w:tc>
        <w:tc>
          <w:tcPr>
            <w:tcW w:w="1276" w:type="dxa"/>
          </w:tcPr>
          <w:p w14:paraId="4FD8297F"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17,559</w:t>
            </w:r>
          </w:p>
        </w:tc>
        <w:tc>
          <w:tcPr>
            <w:tcW w:w="1134" w:type="dxa"/>
          </w:tcPr>
          <w:p w14:paraId="32BCC494"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w:t>
            </w:r>
          </w:p>
        </w:tc>
        <w:tc>
          <w:tcPr>
            <w:tcW w:w="1181" w:type="dxa"/>
            <w:vAlign w:val="bottom"/>
          </w:tcPr>
          <w:p w14:paraId="0ECE3AA2"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39,593</w:t>
            </w:r>
          </w:p>
        </w:tc>
      </w:tr>
      <w:tr w:rsidR="00977FA1" w:rsidRPr="0074097C" w14:paraId="07CCFDF1" w14:textId="77777777" w:rsidTr="00560610">
        <w:trPr>
          <w:cantSplit/>
        </w:trPr>
        <w:tc>
          <w:tcPr>
            <w:tcW w:w="3591" w:type="dxa"/>
          </w:tcPr>
          <w:p w14:paraId="1DD467FF" w14:textId="77777777" w:rsidR="00977FA1" w:rsidRPr="0074097C" w:rsidRDefault="00977FA1" w:rsidP="00A0174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Total loans </w:t>
            </w:r>
            <w:r w:rsidRPr="0074097C">
              <w:rPr>
                <w:rFonts w:ascii="CordiaUPC" w:hAnsi="CordiaUPC" w:cs="CordiaUPC" w:hint="cs"/>
                <w:i/>
                <w:iCs/>
                <w:sz w:val="26"/>
                <w:szCs w:val="26"/>
                <w:lang w:bidi="th-TH"/>
              </w:rPr>
              <w:t>(in million Baht)</w:t>
            </w:r>
          </w:p>
        </w:tc>
        <w:tc>
          <w:tcPr>
            <w:tcW w:w="1244" w:type="dxa"/>
            <w:vAlign w:val="bottom"/>
          </w:tcPr>
          <w:p w14:paraId="78A66AFD"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923,021</w:t>
            </w:r>
          </w:p>
        </w:tc>
        <w:tc>
          <w:tcPr>
            <w:tcW w:w="1314" w:type="dxa"/>
            <w:vAlign w:val="bottom"/>
          </w:tcPr>
          <w:p w14:paraId="23636572"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29</w:t>
            </w:r>
          </w:p>
        </w:tc>
        <w:tc>
          <w:tcPr>
            <w:tcW w:w="1276" w:type="dxa"/>
          </w:tcPr>
          <w:p w14:paraId="373791DE"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713,846</w:t>
            </w:r>
          </w:p>
        </w:tc>
        <w:tc>
          <w:tcPr>
            <w:tcW w:w="1134" w:type="dxa"/>
          </w:tcPr>
          <w:p w14:paraId="69E3C81D"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(56,000)</w:t>
            </w:r>
          </w:p>
        </w:tc>
        <w:tc>
          <w:tcPr>
            <w:tcW w:w="1181" w:type="dxa"/>
            <w:vAlign w:val="bottom"/>
          </w:tcPr>
          <w:p w14:paraId="6280F1E6"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1,580,896</w:t>
            </w:r>
          </w:p>
        </w:tc>
      </w:tr>
      <w:tr w:rsidR="00977FA1" w:rsidRPr="0074097C" w14:paraId="0BAB13BD" w14:textId="77777777" w:rsidTr="00560610">
        <w:trPr>
          <w:cantSplit/>
        </w:trPr>
        <w:tc>
          <w:tcPr>
            <w:tcW w:w="3591" w:type="dxa"/>
            <w:vAlign w:val="bottom"/>
          </w:tcPr>
          <w:p w14:paraId="5E36C3EA" w14:textId="77777777" w:rsidR="00977FA1" w:rsidRPr="0074097C" w:rsidRDefault="00977FA1" w:rsidP="00A01746">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Percentage of NPLs </w:t>
            </w:r>
            <w:r w:rsidRPr="0074097C">
              <w:rPr>
                <w:rFonts w:ascii="CordiaUPC" w:hAnsi="CordiaUPC" w:cs="CordiaUPC" w:hint="cs"/>
                <w:i/>
                <w:iCs/>
                <w:sz w:val="26"/>
                <w:szCs w:val="26"/>
                <w:lang w:bidi="th-TH"/>
              </w:rPr>
              <w:t>(%)</w:t>
            </w:r>
          </w:p>
        </w:tc>
        <w:tc>
          <w:tcPr>
            <w:tcW w:w="1244" w:type="dxa"/>
            <w:vAlign w:val="bottom"/>
          </w:tcPr>
          <w:p w14:paraId="7606DF24"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2.38</w:t>
            </w:r>
          </w:p>
        </w:tc>
        <w:tc>
          <w:tcPr>
            <w:tcW w:w="1314" w:type="dxa"/>
            <w:vAlign w:val="bottom"/>
          </w:tcPr>
          <w:p w14:paraId="00AB60F1"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100.00</w:t>
            </w:r>
          </w:p>
        </w:tc>
        <w:tc>
          <w:tcPr>
            <w:tcW w:w="1276" w:type="dxa"/>
          </w:tcPr>
          <w:p w14:paraId="49B2B094" w14:textId="77777777" w:rsidR="00977FA1" w:rsidRPr="0074097C" w:rsidRDefault="00977FA1" w:rsidP="00A01746">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2.46</w:t>
            </w:r>
          </w:p>
        </w:tc>
        <w:tc>
          <w:tcPr>
            <w:tcW w:w="1134" w:type="dxa"/>
          </w:tcPr>
          <w:p w14:paraId="672CEBFD"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4166467D" w14:textId="77777777" w:rsidR="00977FA1" w:rsidRPr="0074097C" w:rsidRDefault="00977FA1" w:rsidP="00A01746">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2.50</w:t>
            </w:r>
          </w:p>
        </w:tc>
      </w:tr>
    </w:tbl>
    <w:p w14:paraId="749CA5C5" w14:textId="77777777" w:rsidR="00D53E6D" w:rsidRPr="007A7361" w:rsidRDefault="00D53E6D" w:rsidP="00977FA1">
      <w:pPr>
        <w:spacing w:line="240" w:lineRule="exact"/>
        <w:jc w:val="thaiDistribute"/>
        <w:rPr>
          <w:rFonts w:ascii="CordiaUPC" w:hAnsi="CordiaUPC" w:cs="CordiaUPC"/>
          <w:sz w:val="26"/>
          <w:szCs w:val="26"/>
        </w:rPr>
      </w:pPr>
    </w:p>
    <w:p w14:paraId="651B0B2B" w14:textId="2CFA699D" w:rsidR="00EA02BF" w:rsidRDefault="00EA02BF" w:rsidP="00EA02BF">
      <w:pPr>
        <w:spacing w:line="240" w:lineRule="exact"/>
        <w:ind w:left="547"/>
        <w:jc w:val="thaiDistribute"/>
        <w:rPr>
          <w:rFonts w:ascii="CordiaUPC" w:hAnsi="CordiaUPC" w:cs="CordiaUPC"/>
          <w:sz w:val="26"/>
          <w:szCs w:val="26"/>
          <w:lang w:bidi="th-TH"/>
        </w:rPr>
      </w:pPr>
      <w:r w:rsidRPr="0074097C">
        <w:rPr>
          <w:rFonts w:ascii="CordiaUPC" w:hAnsi="CordiaUPC" w:cs="CordiaUPC" w:hint="cs"/>
          <w:sz w:val="26"/>
          <w:szCs w:val="26"/>
        </w:rPr>
        <w:t xml:space="preserve">For the </w:t>
      </w:r>
      <w:r>
        <w:rPr>
          <w:rFonts w:ascii="CordiaUPC" w:hAnsi="CordiaUPC" w:cs="CordiaUPC"/>
          <w:sz w:val="26"/>
          <w:szCs w:val="26"/>
        </w:rPr>
        <w:t>six</w:t>
      </w:r>
      <w:r w:rsidRPr="0074097C">
        <w:rPr>
          <w:rFonts w:ascii="CordiaUPC" w:hAnsi="CordiaUPC" w:cs="CordiaUPC" w:hint="cs"/>
          <w:sz w:val="26"/>
          <w:szCs w:val="26"/>
        </w:rPr>
        <w:t xml:space="preserve">-month period ended </w:t>
      </w:r>
      <w:r w:rsidRPr="002B0AAC">
        <w:rPr>
          <w:rFonts w:ascii="CordiaUPC" w:hAnsi="CordiaUPC" w:cs="CordiaUPC" w:hint="cs"/>
          <w:sz w:val="26"/>
          <w:szCs w:val="26"/>
          <w:lang w:val="en-US"/>
        </w:rPr>
        <w:t>3</w:t>
      </w:r>
      <w:r>
        <w:rPr>
          <w:rFonts w:ascii="CordiaUPC" w:hAnsi="CordiaUPC" w:cs="CordiaUPC"/>
          <w:sz w:val="26"/>
          <w:szCs w:val="26"/>
          <w:lang w:val="en-US"/>
        </w:rPr>
        <w:t>0</w:t>
      </w:r>
      <w:r w:rsidRPr="002B0AAC">
        <w:rPr>
          <w:rFonts w:ascii="CordiaUPC" w:hAnsi="CordiaUPC" w:cs="CordiaUPC" w:hint="cs"/>
          <w:sz w:val="26"/>
          <w:szCs w:val="26"/>
          <w:lang w:val="en-US"/>
        </w:rPr>
        <w:t xml:space="preserve"> </w:t>
      </w:r>
      <w:r>
        <w:rPr>
          <w:rFonts w:ascii="CordiaUPC" w:hAnsi="CordiaUPC" w:cs="CordiaUPC"/>
          <w:sz w:val="26"/>
          <w:szCs w:val="26"/>
          <w:lang w:val="en-US"/>
        </w:rPr>
        <w:t>June</w:t>
      </w:r>
      <w:r w:rsidRPr="0074097C">
        <w:rPr>
          <w:rFonts w:ascii="CordiaUPC" w:hAnsi="CordiaUPC" w:cs="CordiaUPC" w:hint="cs"/>
          <w:sz w:val="26"/>
          <w:szCs w:val="26"/>
        </w:rPr>
        <w:t xml:space="preserve"> 202</w:t>
      </w:r>
      <w:r>
        <w:rPr>
          <w:rFonts w:ascii="CordiaUPC" w:hAnsi="CordiaUPC" w:cs="CordiaUPC"/>
          <w:sz w:val="26"/>
          <w:szCs w:val="26"/>
        </w:rPr>
        <w:t>1</w:t>
      </w:r>
      <w:r w:rsidRPr="0074097C">
        <w:rPr>
          <w:rFonts w:ascii="CordiaUPC" w:hAnsi="CordiaUPC" w:cs="CordiaUPC" w:hint="cs"/>
          <w:sz w:val="26"/>
          <w:szCs w:val="26"/>
        </w:rPr>
        <w:t xml:space="preserve"> and 20</w:t>
      </w:r>
      <w:r>
        <w:rPr>
          <w:rFonts w:ascii="CordiaUPC" w:hAnsi="CordiaUPC" w:cs="CordiaUPC"/>
          <w:sz w:val="26"/>
          <w:szCs w:val="26"/>
        </w:rPr>
        <w:t>20</w:t>
      </w:r>
      <w:r w:rsidRPr="0074097C">
        <w:rPr>
          <w:rFonts w:ascii="CordiaUPC" w:hAnsi="CordiaUPC" w:cs="CordiaUPC" w:hint="cs"/>
          <w:sz w:val="26"/>
          <w:szCs w:val="26"/>
        </w:rPr>
        <w:t>, the Bank</w:t>
      </w:r>
      <w:r w:rsidRPr="0074097C">
        <w:rPr>
          <w:rFonts w:ascii="CordiaUPC" w:hAnsi="CordiaUPC" w:cs="CordiaUPC" w:hint="cs"/>
          <w:sz w:val="26"/>
          <w:szCs w:val="26"/>
          <w:lang w:bidi="th-TH"/>
        </w:rPr>
        <w:t xml:space="preserve"> and its subsidiaries</w:t>
      </w:r>
      <w:r w:rsidRPr="0074097C">
        <w:rPr>
          <w:rFonts w:ascii="CordiaUPC" w:hAnsi="CordiaUPC" w:cs="CordiaUPC" w:hint="cs"/>
          <w:sz w:val="26"/>
          <w:szCs w:val="26"/>
        </w:rPr>
        <w:t xml:space="preserve"> sold non-performing loans, with principal totalling approximately Baht</w:t>
      </w:r>
      <w:r w:rsidRPr="0074097C">
        <w:rPr>
          <w:rFonts w:ascii="CordiaUPC" w:hAnsi="CordiaUPC" w:cs="CordiaUPC" w:hint="cs"/>
          <w:sz w:val="26"/>
          <w:szCs w:val="26"/>
          <w:cs/>
          <w:lang w:bidi="th-TH"/>
        </w:rPr>
        <w:t xml:space="preserve"> </w:t>
      </w:r>
      <w:r w:rsidR="00313B16" w:rsidRPr="00313B16">
        <w:rPr>
          <w:rFonts w:ascii="CordiaUPC" w:hAnsi="CordiaUPC" w:cs="CordiaUPC"/>
          <w:sz w:val="26"/>
          <w:szCs w:val="26"/>
          <w:lang w:bidi="th-TH"/>
        </w:rPr>
        <w:t>2</w:t>
      </w:r>
      <w:r w:rsidRPr="00313B16">
        <w:rPr>
          <w:rFonts w:ascii="CordiaUPC" w:hAnsi="CordiaUPC" w:cs="CordiaUPC"/>
          <w:sz w:val="26"/>
          <w:szCs w:val="26"/>
          <w:lang w:val="en-US" w:bidi="th-TH"/>
        </w:rPr>
        <w:t>,</w:t>
      </w:r>
      <w:r w:rsidR="00313B16" w:rsidRPr="00313B16">
        <w:rPr>
          <w:rFonts w:ascii="CordiaUPC" w:hAnsi="CordiaUPC" w:cs="CordiaUPC"/>
          <w:sz w:val="26"/>
          <w:szCs w:val="26"/>
          <w:lang w:val="en-US" w:bidi="th-TH"/>
        </w:rPr>
        <w:t>800</w:t>
      </w:r>
      <w:r w:rsidRPr="00313B16">
        <w:rPr>
          <w:rFonts w:ascii="CordiaUPC" w:hAnsi="CordiaUPC" w:cs="CordiaUPC" w:hint="cs"/>
          <w:sz w:val="26"/>
          <w:szCs w:val="26"/>
          <w:lang w:val="en-US" w:bidi="th-TH"/>
        </w:rPr>
        <w:t xml:space="preserve"> </w:t>
      </w:r>
      <w:r w:rsidRPr="00313B16">
        <w:rPr>
          <w:rFonts w:ascii="CordiaUPC" w:hAnsi="CordiaUPC" w:cs="CordiaUPC" w:hint="cs"/>
          <w:sz w:val="26"/>
          <w:szCs w:val="26"/>
        </w:rPr>
        <w:t>million and Baht</w:t>
      </w:r>
      <w:r w:rsidRPr="00313B16">
        <w:rPr>
          <w:rFonts w:ascii="CordiaUPC" w:hAnsi="CordiaUPC" w:cs="CordiaUPC"/>
          <w:sz w:val="26"/>
          <w:szCs w:val="26"/>
        </w:rPr>
        <w:t xml:space="preserve"> </w:t>
      </w:r>
      <w:r w:rsidR="00313B16" w:rsidRPr="00313B16">
        <w:rPr>
          <w:rFonts w:ascii="CordiaUPC" w:hAnsi="CordiaUPC" w:cs="CordiaUPC"/>
          <w:sz w:val="26"/>
          <w:szCs w:val="26"/>
        </w:rPr>
        <w:t>7</w:t>
      </w:r>
      <w:r w:rsidRPr="00313B16">
        <w:rPr>
          <w:rFonts w:ascii="CordiaUPC" w:hAnsi="CordiaUPC" w:cs="CordiaUPC"/>
          <w:sz w:val="26"/>
          <w:szCs w:val="26"/>
        </w:rPr>
        <w:t>,</w:t>
      </w:r>
      <w:r w:rsidR="00313B16" w:rsidRPr="00313B16">
        <w:rPr>
          <w:rFonts w:ascii="CordiaUPC" w:hAnsi="CordiaUPC" w:cs="CordiaUPC"/>
          <w:sz w:val="26"/>
          <w:szCs w:val="26"/>
        </w:rPr>
        <w:t>2</w:t>
      </w:r>
      <w:r w:rsidRPr="00313B16">
        <w:rPr>
          <w:rFonts w:ascii="CordiaUPC" w:hAnsi="CordiaUPC" w:cs="CordiaUPC"/>
          <w:sz w:val="26"/>
          <w:szCs w:val="26"/>
        </w:rPr>
        <w:t>00</w:t>
      </w:r>
      <w:r w:rsidRPr="00313B16">
        <w:rPr>
          <w:rFonts w:ascii="CordiaUPC" w:hAnsi="CordiaUPC" w:cs="CordiaUPC" w:hint="cs"/>
          <w:sz w:val="26"/>
          <w:szCs w:val="26"/>
        </w:rPr>
        <w:t xml:space="preserve"> million, respectively</w:t>
      </w:r>
      <w:r w:rsidRPr="00313B16">
        <w:rPr>
          <w:rFonts w:ascii="CordiaUPC" w:hAnsi="CordiaUPC" w:cs="CordiaUPC"/>
          <w:sz w:val="26"/>
          <w:szCs w:val="26"/>
        </w:rPr>
        <w:t xml:space="preserve"> (Bank only: approximately Baht </w:t>
      </w:r>
      <w:r w:rsidR="00313B16" w:rsidRPr="00313B16">
        <w:rPr>
          <w:rFonts w:ascii="CordiaUPC" w:hAnsi="CordiaUPC" w:cs="CordiaUPC"/>
          <w:sz w:val="26"/>
          <w:szCs w:val="26"/>
        </w:rPr>
        <w:t>2,400</w:t>
      </w:r>
      <w:r w:rsidRPr="00313B16">
        <w:rPr>
          <w:rFonts w:ascii="CordiaUPC" w:hAnsi="CordiaUPC" w:cs="CordiaUPC"/>
          <w:sz w:val="26"/>
          <w:szCs w:val="26"/>
        </w:rPr>
        <w:t xml:space="preserve"> million and Baht </w:t>
      </w:r>
      <w:r w:rsidR="00313B16" w:rsidRPr="00313B16">
        <w:rPr>
          <w:rFonts w:ascii="CordiaUPC" w:hAnsi="CordiaUPC" w:cs="CordiaUPC"/>
          <w:sz w:val="26"/>
          <w:szCs w:val="26"/>
        </w:rPr>
        <w:t>6</w:t>
      </w:r>
      <w:r w:rsidRPr="00313B16">
        <w:rPr>
          <w:rFonts w:ascii="CordiaUPC" w:hAnsi="CordiaUPC" w:cs="CordiaUPC"/>
          <w:sz w:val="26"/>
          <w:szCs w:val="26"/>
        </w:rPr>
        <w:t>,</w:t>
      </w:r>
      <w:r w:rsidR="00313B16" w:rsidRPr="00313B16">
        <w:rPr>
          <w:rFonts w:ascii="CordiaUPC" w:hAnsi="CordiaUPC" w:cs="CordiaUPC"/>
          <w:sz w:val="26"/>
          <w:szCs w:val="26"/>
        </w:rPr>
        <w:t>8</w:t>
      </w:r>
      <w:r w:rsidRPr="00313B16">
        <w:rPr>
          <w:rFonts w:ascii="CordiaUPC" w:hAnsi="CordiaUPC" w:cs="CordiaUPC"/>
          <w:sz w:val="26"/>
          <w:szCs w:val="26"/>
        </w:rPr>
        <w:t>00 million, respectively)</w:t>
      </w:r>
      <w:r w:rsidRPr="00313B16">
        <w:rPr>
          <w:rFonts w:ascii="CordiaUPC" w:hAnsi="CordiaUPC" w:cs="CordiaUPC" w:hint="cs"/>
          <w:sz w:val="26"/>
          <w:szCs w:val="26"/>
          <w:lang w:bidi="th-TH"/>
        </w:rPr>
        <w:t xml:space="preserve">, to </w:t>
      </w:r>
      <w:r w:rsidRPr="00313B16">
        <w:rPr>
          <w:rFonts w:ascii="CordiaUPC" w:hAnsi="CordiaUPC" w:cs="CordiaUPC"/>
          <w:sz w:val="26"/>
          <w:szCs w:val="26"/>
          <w:lang w:bidi="th-TH"/>
        </w:rPr>
        <w:t>a</w:t>
      </w:r>
      <w:r w:rsidRPr="00313B16">
        <w:rPr>
          <w:rFonts w:ascii="CordiaUPC" w:hAnsi="CordiaUPC" w:cs="CordiaUPC" w:hint="cs"/>
          <w:sz w:val="26"/>
          <w:szCs w:val="26"/>
          <w:lang w:bidi="th-TH"/>
        </w:rPr>
        <w:t xml:space="preserve">sset </w:t>
      </w:r>
      <w:r w:rsidRPr="00313B16">
        <w:rPr>
          <w:rFonts w:ascii="CordiaUPC" w:hAnsi="CordiaUPC" w:cs="CordiaUPC"/>
          <w:sz w:val="26"/>
          <w:szCs w:val="26"/>
          <w:lang w:bidi="th-TH"/>
        </w:rPr>
        <w:t>m</w:t>
      </w:r>
      <w:r w:rsidRPr="00313B16">
        <w:rPr>
          <w:rFonts w:ascii="CordiaUPC" w:hAnsi="CordiaUPC" w:cs="CordiaUPC" w:hint="cs"/>
          <w:sz w:val="26"/>
          <w:szCs w:val="26"/>
          <w:lang w:bidi="th-TH"/>
        </w:rPr>
        <w:t xml:space="preserve">anagement </w:t>
      </w:r>
      <w:r w:rsidRPr="00313B16">
        <w:rPr>
          <w:rFonts w:ascii="CordiaUPC" w:hAnsi="CordiaUPC" w:cs="CordiaUPC"/>
          <w:sz w:val="26"/>
          <w:szCs w:val="26"/>
          <w:lang w:bidi="th-TH"/>
        </w:rPr>
        <w:t>c</w:t>
      </w:r>
      <w:r w:rsidRPr="00313B16">
        <w:rPr>
          <w:rFonts w:ascii="CordiaUPC" w:hAnsi="CordiaUPC" w:cs="CordiaUPC" w:hint="cs"/>
          <w:sz w:val="26"/>
          <w:szCs w:val="26"/>
          <w:lang w:bidi="th-TH"/>
        </w:rPr>
        <w:t>ompan</w:t>
      </w:r>
      <w:r w:rsidRPr="00313B16">
        <w:rPr>
          <w:rFonts w:ascii="CordiaUPC" w:hAnsi="CordiaUPC" w:cs="CordiaUPC"/>
          <w:sz w:val="26"/>
          <w:szCs w:val="26"/>
          <w:lang w:bidi="th-TH"/>
        </w:rPr>
        <w:t>ies</w:t>
      </w:r>
      <w:r w:rsidRPr="00313B16">
        <w:rPr>
          <w:rFonts w:ascii="CordiaUPC" w:hAnsi="CordiaUPC" w:cs="CordiaUPC" w:hint="cs"/>
          <w:sz w:val="26"/>
          <w:szCs w:val="26"/>
          <w:lang w:bidi="th-TH"/>
        </w:rPr>
        <w:t>. The selling price in excess of the carrying amount of those non-performing loans was presented as a</w:t>
      </w:r>
      <w:r w:rsidRPr="0074097C">
        <w:rPr>
          <w:rFonts w:ascii="CordiaUPC" w:hAnsi="CordiaUPC" w:cs="CordiaUPC" w:hint="cs"/>
          <w:sz w:val="26"/>
          <w:szCs w:val="26"/>
          <w:lang w:bidi="th-TH"/>
        </w:rPr>
        <w:t xml:space="preserve"> deduction from “Expected credit loss” in the statement of profit or loss and other comprehensive income for the </w:t>
      </w:r>
      <w:r>
        <w:rPr>
          <w:rFonts w:ascii="CordiaUPC" w:hAnsi="CordiaUPC" w:cs="CordiaUPC"/>
          <w:sz w:val="26"/>
          <w:szCs w:val="26"/>
          <w:lang w:bidi="th-TH"/>
        </w:rPr>
        <w:t>six</w:t>
      </w:r>
      <w:r w:rsidRPr="0074097C">
        <w:rPr>
          <w:rFonts w:ascii="CordiaUPC" w:hAnsi="CordiaUPC" w:cs="CordiaUPC" w:hint="cs"/>
          <w:sz w:val="26"/>
          <w:szCs w:val="26"/>
          <w:lang w:bidi="th-TH"/>
        </w:rPr>
        <w:t xml:space="preserve">-month period ended </w:t>
      </w:r>
      <w:r>
        <w:rPr>
          <w:rFonts w:ascii="CordiaUPC" w:hAnsi="CordiaUPC" w:cs="CordiaUPC"/>
          <w:sz w:val="26"/>
          <w:szCs w:val="26"/>
          <w:lang w:val="en-US"/>
        </w:rPr>
        <w:t>30 June 2021</w:t>
      </w:r>
      <w:r w:rsidRPr="0074097C">
        <w:rPr>
          <w:rFonts w:ascii="CordiaUPC" w:hAnsi="CordiaUPC" w:cs="CordiaUPC" w:hint="cs"/>
          <w:sz w:val="26"/>
          <w:szCs w:val="26"/>
          <w:lang w:bidi="th-TH"/>
        </w:rPr>
        <w:t xml:space="preserve"> and 20</w:t>
      </w:r>
      <w:r>
        <w:rPr>
          <w:rFonts w:ascii="CordiaUPC" w:hAnsi="CordiaUPC" w:cs="CordiaUPC"/>
          <w:sz w:val="26"/>
          <w:szCs w:val="26"/>
          <w:lang w:bidi="th-TH"/>
        </w:rPr>
        <w:t>20</w:t>
      </w:r>
      <w:r w:rsidRPr="0074097C">
        <w:rPr>
          <w:rFonts w:ascii="CordiaUPC" w:hAnsi="CordiaUPC" w:cs="CordiaUPC" w:hint="cs"/>
          <w:sz w:val="26"/>
          <w:szCs w:val="26"/>
          <w:lang w:bidi="th-TH"/>
        </w:rPr>
        <w:t>, respectively.</w:t>
      </w:r>
    </w:p>
    <w:p w14:paraId="59F26A6D" w14:textId="22B65117" w:rsidR="00012710" w:rsidRDefault="00012710">
      <w:pPr>
        <w:spacing w:line="240" w:lineRule="auto"/>
        <w:rPr>
          <w:rFonts w:cs="Times New Roman"/>
          <w:sz w:val="20"/>
          <w:lang w:bidi="th-TH"/>
        </w:rPr>
      </w:pPr>
      <w:r>
        <w:rPr>
          <w:rFonts w:cs="Times New Roman"/>
          <w:sz w:val="20"/>
          <w:lang w:bidi="th-TH"/>
        </w:rPr>
        <w:br w:type="page"/>
      </w:r>
    </w:p>
    <w:p w14:paraId="43E9BF13" w14:textId="410DFE81" w:rsidR="005E2023" w:rsidRPr="00EA02BF" w:rsidRDefault="00501E3E" w:rsidP="002B5FF8">
      <w:pPr>
        <w:pStyle w:val="index"/>
        <w:spacing w:after="0" w:line="240" w:lineRule="atLeast"/>
        <w:ind w:left="540" w:hanging="540"/>
        <w:rPr>
          <w:rFonts w:ascii="CordiaUPC" w:hAnsi="CordiaUPC" w:cs="CordiaUPC"/>
          <w:b/>
          <w:bCs/>
          <w:sz w:val="26"/>
          <w:szCs w:val="26"/>
        </w:rPr>
      </w:pPr>
      <w:r w:rsidRPr="00EA02BF">
        <w:rPr>
          <w:rFonts w:ascii="CordiaUPC" w:hAnsi="CordiaUPC" w:cs="CordiaUPC" w:hint="cs"/>
          <w:b/>
          <w:bCs/>
          <w:sz w:val="26"/>
          <w:szCs w:val="26"/>
        </w:rPr>
        <w:t>1</w:t>
      </w:r>
      <w:r w:rsidR="007470AF" w:rsidRPr="00EA02BF">
        <w:rPr>
          <w:rFonts w:ascii="CordiaUPC" w:hAnsi="CordiaUPC" w:cs="CordiaUPC"/>
          <w:b/>
          <w:bCs/>
          <w:sz w:val="26"/>
          <w:szCs w:val="26"/>
        </w:rPr>
        <w:t>4</w:t>
      </w:r>
      <w:r w:rsidR="001642FD" w:rsidRPr="00EA02BF">
        <w:rPr>
          <w:rFonts w:ascii="CordiaUPC" w:hAnsi="CordiaUPC" w:cs="CordiaUPC" w:hint="cs"/>
          <w:b/>
          <w:bCs/>
          <w:sz w:val="26"/>
          <w:szCs w:val="26"/>
        </w:rPr>
        <w:t>.</w:t>
      </w:r>
      <w:r w:rsidR="004647C1" w:rsidRPr="00EA02BF">
        <w:rPr>
          <w:rFonts w:ascii="CordiaUPC" w:hAnsi="CordiaUPC" w:cs="CordiaUPC" w:hint="cs"/>
          <w:b/>
          <w:bCs/>
          <w:sz w:val="26"/>
          <w:szCs w:val="26"/>
        </w:rPr>
        <w:t>5</w:t>
      </w:r>
      <w:r w:rsidR="005E2023" w:rsidRPr="00EA02BF">
        <w:rPr>
          <w:rFonts w:ascii="CordiaUPC" w:hAnsi="CordiaUPC" w:cs="CordiaUPC" w:hint="cs"/>
          <w:b/>
          <w:bCs/>
          <w:sz w:val="26"/>
          <w:szCs w:val="26"/>
        </w:rPr>
        <w:tab/>
      </w:r>
      <w:r w:rsidR="00814319" w:rsidRPr="00EA02BF">
        <w:rPr>
          <w:rFonts w:ascii="CordiaUPC" w:hAnsi="CordiaUPC" w:cs="CordiaUPC" w:hint="cs"/>
          <w:b/>
          <w:bCs/>
          <w:sz w:val="26"/>
          <w:szCs w:val="26"/>
        </w:rPr>
        <w:t>Modified loans to customers</w:t>
      </w:r>
    </w:p>
    <w:p w14:paraId="79540FD2" w14:textId="78F4C5E7" w:rsidR="005E2023" w:rsidRPr="00EA02BF" w:rsidRDefault="005E2023" w:rsidP="002B5FF8">
      <w:pPr>
        <w:pStyle w:val="index"/>
        <w:spacing w:after="0" w:line="240" w:lineRule="atLeast"/>
        <w:ind w:left="540" w:hanging="540"/>
        <w:rPr>
          <w:rFonts w:ascii="CordiaUPC" w:hAnsi="CordiaUPC" w:cs="CordiaUPC"/>
          <w:b/>
          <w:bCs/>
          <w:sz w:val="26"/>
          <w:szCs w:val="26"/>
        </w:rPr>
      </w:pPr>
      <w:r w:rsidRPr="00EA02BF">
        <w:rPr>
          <w:rFonts w:ascii="CordiaUPC" w:hAnsi="CordiaUPC" w:cs="CordiaUPC" w:hint="cs"/>
          <w:b/>
          <w:bCs/>
          <w:sz w:val="26"/>
          <w:szCs w:val="26"/>
        </w:rPr>
        <w:tab/>
      </w:r>
    </w:p>
    <w:p w14:paraId="4F7A6956" w14:textId="791F66D3" w:rsidR="00814319" w:rsidRDefault="00671FAA" w:rsidP="002B5FF8">
      <w:pPr>
        <w:spacing w:line="240" w:lineRule="atLeast"/>
        <w:ind w:left="540"/>
        <w:jc w:val="thaiDistribute"/>
        <w:rPr>
          <w:rFonts w:ascii="CordiaUPC" w:eastAsia="Times New Roman" w:hAnsi="CordiaUPC" w:cs="CordiaUPC"/>
          <w:sz w:val="26"/>
          <w:szCs w:val="26"/>
          <w:lang w:val="en-AU"/>
        </w:rPr>
      </w:pPr>
      <w:r w:rsidRPr="00EA02BF">
        <w:rPr>
          <w:rFonts w:ascii="CordiaUPC" w:eastAsia="Times New Roman" w:hAnsi="CordiaUPC" w:cs="CordiaUPC" w:hint="cs"/>
          <w:sz w:val="26"/>
          <w:szCs w:val="26"/>
          <w:lang w:val="en-AU"/>
        </w:rPr>
        <w:t>During the six-month period ended 30 June 202</w:t>
      </w:r>
      <w:r w:rsidR="00560610">
        <w:rPr>
          <w:rFonts w:ascii="CordiaUPC" w:eastAsia="Times New Roman" w:hAnsi="CordiaUPC" w:cs="CordiaUPC"/>
          <w:sz w:val="26"/>
          <w:szCs w:val="26"/>
          <w:lang w:val="en-AU" w:bidi="th-TH"/>
        </w:rPr>
        <w:t>1 and 2020</w:t>
      </w:r>
      <w:r w:rsidR="00814319" w:rsidRPr="00EA02BF">
        <w:rPr>
          <w:rFonts w:ascii="CordiaUPC" w:eastAsia="Times New Roman" w:hAnsi="CordiaUPC" w:cs="CordiaUPC" w:hint="cs"/>
          <w:sz w:val="26"/>
          <w:szCs w:val="26"/>
          <w:lang w:val="en-AU"/>
        </w:rPr>
        <w:t>, the Bank and its subsidiaries have loans to customers that were modified while they had a loss allowance measured at an amount equal to lifetime ECL as follows:</w:t>
      </w:r>
    </w:p>
    <w:p w14:paraId="1B74FA65" w14:textId="77777777" w:rsidR="00EA02BF" w:rsidRDefault="00EA02BF" w:rsidP="00EA02BF">
      <w:pPr>
        <w:tabs>
          <w:tab w:val="left" w:pos="837"/>
        </w:tabs>
        <w:spacing w:line="20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EA02BF" w:rsidRPr="007A7361" w14:paraId="37228CF5" w14:textId="77777777" w:rsidTr="00A01746">
        <w:trPr>
          <w:trHeight w:val="220"/>
        </w:trPr>
        <w:tc>
          <w:tcPr>
            <w:tcW w:w="5544" w:type="dxa"/>
          </w:tcPr>
          <w:p w14:paraId="71B6C011" w14:textId="77777777" w:rsidR="00EA02BF" w:rsidRPr="007A7361" w:rsidRDefault="00EA02BF" w:rsidP="00A01746">
            <w:pPr>
              <w:spacing w:line="240" w:lineRule="exact"/>
              <w:ind w:right="-109"/>
              <w:rPr>
                <w:rFonts w:ascii="CordiaUPC" w:hAnsi="CordiaUPC" w:cs="CordiaUPC"/>
                <w:sz w:val="26"/>
                <w:szCs w:val="26"/>
              </w:rPr>
            </w:pPr>
          </w:p>
        </w:tc>
        <w:tc>
          <w:tcPr>
            <w:tcW w:w="432" w:type="dxa"/>
          </w:tcPr>
          <w:p w14:paraId="0AF3420B"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313948D5"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DABECFD"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47AFAF67"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39E8E83F"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b/>
                <w:bCs/>
                <w:sz w:val="26"/>
                <w:szCs w:val="26"/>
              </w:rPr>
            </w:pPr>
            <w:r>
              <w:rPr>
                <w:rFonts w:ascii="CordiaUPC" w:hAnsi="CordiaUPC" w:cs="CordiaUPC"/>
                <w:b/>
                <w:bCs/>
                <w:sz w:val="26"/>
                <w:szCs w:val="26"/>
              </w:rPr>
              <w:t>Consolidated</w:t>
            </w:r>
          </w:p>
        </w:tc>
      </w:tr>
      <w:tr w:rsidR="00EA02BF" w:rsidRPr="007A7361" w14:paraId="1B7FE8E4" w14:textId="77777777" w:rsidTr="00A01746">
        <w:trPr>
          <w:trHeight w:val="220"/>
        </w:trPr>
        <w:tc>
          <w:tcPr>
            <w:tcW w:w="5544" w:type="dxa"/>
          </w:tcPr>
          <w:p w14:paraId="43866533" w14:textId="7546DCAA" w:rsidR="00EA02BF" w:rsidRPr="007A7361" w:rsidRDefault="00EA02BF" w:rsidP="00A01746">
            <w:pPr>
              <w:spacing w:line="240" w:lineRule="exact"/>
              <w:ind w:right="-109"/>
              <w:rPr>
                <w:rFonts w:ascii="CordiaUPC" w:hAnsi="CordiaUPC" w:cs="CordiaUPC"/>
                <w:sz w:val="26"/>
                <w:szCs w:val="26"/>
              </w:rPr>
            </w:pPr>
            <w:r>
              <w:rPr>
                <w:rFonts w:ascii="CordiaUPC" w:eastAsia="Times New Roman" w:hAnsi="CordiaUPC" w:cs="CordiaUPC"/>
                <w:b/>
                <w:bCs/>
                <w:i/>
                <w:iCs/>
                <w:sz w:val="26"/>
                <w:szCs w:val="26"/>
              </w:rPr>
              <w:t>Six</w:t>
            </w:r>
            <w:r w:rsidRPr="00D00DA5">
              <w:rPr>
                <w:rFonts w:ascii="CordiaUPC" w:eastAsia="Times New Roman" w:hAnsi="CordiaUPC" w:cs="CordiaUPC" w:hint="cs"/>
                <w:b/>
                <w:bCs/>
                <w:i/>
                <w:iCs/>
                <w:sz w:val="26"/>
                <w:szCs w:val="26"/>
              </w:rPr>
              <w:t xml:space="preserve">-month period ended </w:t>
            </w:r>
            <w:r>
              <w:rPr>
                <w:rFonts w:ascii="CordiaUPC" w:eastAsia="Times New Roman" w:hAnsi="CordiaUPC" w:cs="CordiaUPC"/>
                <w:b/>
                <w:bCs/>
                <w:i/>
                <w:iCs/>
                <w:sz w:val="26"/>
                <w:szCs w:val="26"/>
              </w:rPr>
              <w:t>30 June</w:t>
            </w:r>
          </w:p>
        </w:tc>
        <w:tc>
          <w:tcPr>
            <w:tcW w:w="432" w:type="dxa"/>
          </w:tcPr>
          <w:p w14:paraId="15E53956"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15D5499F"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32762723"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9C84367"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12CEB085"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1</w:t>
            </w:r>
          </w:p>
        </w:tc>
        <w:tc>
          <w:tcPr>
            <w:tcW w:w="270" w:type="dxa"/>
            <w:gridSpan w:val="3"/>
          </w:tcPr>
          <w:p w14:paraId="1E569996"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7B4EDCF7"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r>
      <w:tr w:rsidR="00EA02BF" w:rsidRPr="007A7361" w14:paraId="420A6A6C" w14:textId="77777777" w:rsidTr="00A01746">
        <w:trPr>
          <w:trHeight w:val="220"/>
        </w:trPr>
        <w:tc>
          <w:tcPr>
            <w:tcW w:w="5544" w:type="dxa"/>
          </w:tcPr>
          <w:p w14:paraId="151641BB" w14:textId="77777777" w:rsidR="00EA02BF" w:rsidRPr="007A7361" w:rsidRDefault="00EA02BF" w:rsidP="00A01746">
            <w:pPr>
              <w:spacing w:line="240" w:lineRule="exact"/>
              <w:ind w:right="-109"/>
              <w:rPr>
                <w:rFonts w:ascii="CordiaUPC" w:hAnsi="CordiaUPC" w:cs="CordiaUPC"/>
                <w:b/>
                <w:bCs/>
                <w:sz w:val="26"/>
                <w:szCs w:val="26"/>
              </w:rPr>
            </w:pPr>
          </w:p>
        </w:tc>
        <w:tc>
          <w:tcPr>
            <w:tcW w:w="432" w:type="dxa"/>
          </w:tcPr>
          <w:p w14:paraId="11E460AD"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015D9A1A"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EED9555"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B86DF6E"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00366697"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EA02BF" w:rsidRPr="007A7361" w14:paraId="6A75C4C2" w14:textId="77777777" w:rsidTr="00A01746">
        <w:trPr>
          <w:trHeight w:val="220"/>
        </w:trPr>
        <w:tc>
          <w:tcPr>
            <w:tcW w:w="5544" w:type="dxa"/>
          </w:tcPr>
          <w:p w14:paraId="24A19A96" w14:textId="77777777" w:rsidR="00EA02BF" w:rsidRPr="006E1A28" w:rsidRDefault="00EA02BF" w:rsidP="00A01746">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during the </w:t>
            </w:r>
            <w:r>
              <w:rPr>
                <w:rFonts w:ascii="CordiaUPC" w:hAnsi="CordiaUPC" w:cs="CordiaUPC"/>
                <w:b/>
                <w:bCs/>
                <w:sz w:val="26"/>
                <w:szCs w:val="26"/>
                <w:lang w:val="en-US" w:bidi="th-TH"/>
              </w:rPr>
              <w:t>period</w:t>
            </w:r>
            <w:r w:rsidRPr="006E1A28">
              <w:rPr>
                <w:rFonts w:ascii="CordiaUPC" w:hAnsi="CordiaUPC" w:cs="CordiaUPC"/>
                <w:b/>
                <w:bCs/>
                <w:i/>
                <w:iCs/>
                <w:sz w:val="28"/>
                <w:szCs w:val="28"/>
              </w:rPr>
              <w:t>*</w:t>
            </w:r>
          </w:p>
        </w:tc>
        <w:tc>
          <w:tcPr>
            <w:tcW w:w="432" w:type="dxa"/>
          </w:tcPr>
          <w:p w14:paraId="66B43D30"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B9C4C54"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26290FF4"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1055CA87"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46474A13" w14:textId="77777777" w:rsidR="00EA02BF" w:rsidRPr="007A7361" w:rsidRDefault="00EA02BF" w:rsidP="00A0174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37F19B1C"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AD863B4"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r>
      <w:tr w:rsidR="00313B16" w:rsidRPr="007A7361" w14:paraId="32243742" w14:textId="77777777" w:rsidTr="00A01746">
        <w:trPr>
          <w:trHeight w:val="220"/>
        </w:trPr>
        <w:tc>
          <w:tcPr>
            <w:tcW w:w="5544" w:type="dxa"/>
          </w:tcPr>
          <w:p w14:paraId="430A348C" w14:textId="77777777" w:rsidR="00313B16" w:rsidRPr="007A7361" w:rsidRDefault="00313B16" w:rsidP="00313B16">
            <w:pPr>
              <w:spacing w:line="240" w:lineRule="exact"/>
              <w:ind w:right="-109"/>
              <w:rPr>
                <w:rFonts w:ascii="CordiaUPC" w:hAnsi="CordiaUPC" w:cs="CordiaUPC"/>
                <w:sz w:val="26"/>
                <w:szCs w:val="26"/>
              </w:rPr>
            </w:pPr>
            <w:r w:rsidRPr="007A7361">
              <w:rPr>
                <w:rFonts w:ascii="CordiaUPC" w:hAnsi="CordiaUPC" w:cs="CordiaUPC" w:hint="cs"/>
                <w:sz w:val="26"/>
                <w:szCs w:val="26"/>
              </w:rPr>
              <w:t>Amortised cost before modification</w:t>
            </w:r>
          </w:p>
        </w:tc>
        <w:tc>
          <w:tcPr>
            <w:tcW w:w="432" w:type="dxa"/>
          </w:tcPr>
          <w:p w14:paraId="798EB22D" w14:textId="77777777" w:rsidR="00313B16" w:rsidRPr="007A7361" w:rsidRDefault="00313B16" w:rsidP="00313B16">
            <w:pPr>
              <w:pStyle w:val="acctfourfigures"/>
              <w:spacing w:line="240" w:lineRule="exact"/>
              <w:ind w:left="-108" w:right="-88"/>
              <w:rPr>
                <w:rFonts w:ascii="CordiaUPC" w:hAnsi="CordiaUPC" w:cs="CordiaUPC"/>
                <w:sz w:val="26"/>
                <w:szCs w:val="26"/>
              </w:rPr>
            </w:pPr>
          </w:p>
        </w:tc>
        <w:tc>
          <w:tcPr>
            <w:tcW w:w="236" w:type="dxa"/>
          </w:tcPr>
          <w:p w14:paraId="725667F3"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7DEBC00" w14:textId="77777777" w:rsidR="00313B16" w:rsidRPr="007A7361" w:rsidRDefault="00313B16" w:rsidP="00313B16">
            <w:pPr>
              <w:pStyle w:val="acctfourfigures"/>
              <w:spacing w:line="240" w:lineRule="exact"/>
              <w:ind w:left="-108" w:right="-88"/>
              <w:rPr>
                <w:rFonts w:ascii="CordiaUPC" w:hAnsi="CordiaUPC" w:cs="CordiaUPC"/>
                <w:sz w:val="26"/>
                <w:szCs w:val="26"/>
              </w:rPr>
            </w:pPr>
          </w:p>
        </w:tc>
        <w:tc>
          <w:tcPr>
            <w:tcW w:w="270" w:type="dxa"/>
          </w:tcPr>
          <w:p w14:paraId="36DF4D67"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2FA93692" w14:textId="3E99E719" w:rsidR="00313B16" w:rsidRPr="007A7361" w:rsidRDefault="00313B16" w:rsidP="00313B16">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5,350</w:t>
            </w:r>
          </w:p>
        </w:tc>
        <w:tc>
          <w:tcPr>
            <w:tcW w:w="236" w:type="dxa"/>
            <w:vAlign w:val="bottom"/>
          </w:tcPr>
          <w:p w14:paraId="099F43D4"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DF9C5C0" w14:textId="50573F37" w:rsidR="00313B16" w:rsidRPr="007A7361" w:rsidRDefault="00313B16" w:rsidP="00313B16">
            <w:pPr>
              <w:pStyle w:val="acctfourfigures"/>
              <w:spacing w:line="240" w:lineRule="exact"/>
              <w:ind w:left="-108" w:right="-88"/>
              <w:rPr>
                <w:rFonts w:ascii="CordiaUPC" w:hAnsi="CordiaUPC" w:cs="CordiaUPC"/>
                <w:sz w:val="26"/>
                <w:szCs w:val="26"/>
              </w:rPr>
            </w:pPr>
            <w:r>
              <w:rPr>
                <w:rFonts w:ascii="CordiaUPC" w:hAnsi="CordiaUPC" w:cs="CordiaUPC"/>
                <w:sz w:val="26"/>
                <w:szCs w:val="26"/>
              </w:rPr>
              <w:t>9,036</w:t>
            </w:r>
          </w:p>
        </w:tc>
      </w:tr>
      <w:tr w:rsidR="00313B16" w:rsidRPr="007A7361" w14:paraId="0D310FA1" w14:textId="77777777" w:rsidTr="00A01746">
        <w:trPr>
          <w:trHeight w:val="220"/>
        </w:trPr>
        <w:tc>
          <w:tcPr>
            <w:tcW w:w="5544" w:type="dxa"/>
          </w:tcPr>
          <w:p w14:paraId="3268B705" w14:textId="77777777" w:rsidR="00313B16" w:rsidRPr="007A7361" w:rsidRDefault="00313B16" w:rsidP="00313B16">
            <w:pPr>
              <w:spacing w:line="240" w:lineRule="exact"/>
              <w:ind w:right="-109"/>
              <w:rPr>
                <w:rFonts w:ascii="CordiaUPC" w:hAnsi="CordiaUPC" w:cs="CordiaUPC"/>
                <w:sz w:val="26"/>
                <w:szCs w:val="26"/>
              </w:rPr>
            </w:pPr>
            <w:r w:rsidRPr="007A7361">
              <w:rPr>
                <w:rFonts w:ascii="CordiaUPC" w:hAnsi="CordiaUPC" w:cs="CordiaUPC" w:hint="cs"/>
                <w:sz w:val="26"/>
                <w:szCs w:val="26"/>
                <w:lang w:bidi="th-TH"/>
              </w:rPr>
              <w:t>Net modification loss</w:t>
            </w:r>
          </w:p>
        </w:tc>
        <w:tc>
          <w:tcPr>
            <w:tcW w:w="432" w:type="dxa"/>
          </w:tcPr>
          <w:p w14:paraId="7641FEB3" w14:textId="77777777" w:rsidR="00313B16" w:rsidRPr="007A7361" w:rsidRDefault="00313B16" w:rsidP="00313B16">
            <w:pPr>
              <w:pStyle w:val="acctfourfigures"/>
              <w:spacing w:line="240" w:lineRule="exact"/>
              <w:ind w:left="-108" w:right="-88"/>
              <w:rPr>
                <w:rFonts w:ascii="CordiaUPC" w:hAnsi="CordiaUPC" w:cs="CordiaUPC"/>
                <w:sz w:val="26"/>
                <w:szCs w:val="26"/>
              </w:rPr>
            </w:pPr>
          </w:p>
        </w:tc>
        <w:tc>
          <w:tcPr>
            <w:tcW w:w="236" w:type="dxa"/>
          </w:tcPr>
          <w:p w14:paraId="5CD50898"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3B79AE3" w14:textId="77777777" w:rsidR="00313B16" w:rsidRPr="007A7361" w:rsidRDefault="00313B16" w:rsidP="00313B16">
            <w:pPr>
              <w:pStyle w:val="acctfourfigures"/>
              <w:spacing w:line="240" w:lineRule="exact"/>
              <w:ind w:left="-108" w:right="-88"/>
              <w:rPr>
                <w:rFonts w:ascii="CordiaUPC" w:hAnsi="CordiaUPC" w:cs="CordiaUPC"/>
                <w:sz w:val="26"/>
                <w:szCs w:val="26"/>
              </w:rPr>
            </w:pPr>
          </w:p>
        </w:tc>
        <w:tc>
          <w:tcPr>
            <w:tcW w:w="270" w:type="dxa"/>
          </w:tcPr>
          <w:p w14:paraId="65BDF757"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43C6AEA1" w14:textId="31438A24" w:rsidR="00313B16" w:rsidRPr="007A7361" w:rsidRDefault="00313B16" w:rsidP="00313B16">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117</w:t>
            </w:r>
          </w:p>
        </w:tc>
        <w:tc>
          <w:tcPr>
            <w:tcW w:w="236" w:type="dxa"/>
            <w:vAlign w:val="bottom"/>
          </w:tcPr>
          <w:p w14:paraId="38263127"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C3876C4" w14:textId="08478F13" w:rsidR="00313B16" w:rsidRPr="007A7361" w:rsidRDefault="00313B16" w:rsidP="00313B16">
            <w:pPr>
              <w:pStyle w:val="acctfourfigures"/>
              <w:spacing w:line="240" w:lineRule="exact"/>
              <w:ind w:left="-108" w:right="-88"/>
              <w:rPr>
                <w:rFonts w:ascii="CordiaUPC" w:hAnsi="CordiaUPC" w:cs="CordiaUPC"/>
                <w:sz w:val="26"/>
                <w:szCs w:val="26"/>
              </w:rPr>
            </w:pPr>
            <w:r>
              <w:rPr>
                <w:rFonts w:ascii="CordiaUPC" w:hAnsi="CordiaUPC" w:cs="CordiaUPC"/>
                <w:sz w:val="26"/>
                <w:szCs w:val="26"/>
              </w:rPr>
              <w:t>138</w:t>
            </w:r>
          </w:p>
        </w:tc>
      </w:tr>
    </w:tbl>
    <w:p w14:paraId="2E313F79" w14:textId="77777777" w:rsidR="00EA02BF" w:rsidRDefault="00EA02BF" w:rsidP="00EA02BF">
      <w:pPr>
        <w:tabs>
          <w:tab w:val="left" w:pos="837"/>
        </w:tabs>
        <w:spacing w:line="20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EA02BF" w:rsidRPr="007A7361" w14:paraId="1141AC6F" w14:textId="77777777" w:rsidTr="00A01746">
        <w:trPr>
          <w:trHeight w:val="220"/>
        </w:trPr>
        <w:tc>
          <w:tcPr>
            <w:tcW w:w="5544" w:type="dxa"/>
          </w:tcPr>
          <w:p w14:paraId="325CD056" w14:textId="77777777" w:rsidR="00EA02BF" w:rsidRPr="007A7361" w:rsidRDefault="00EA02BF" w:rsidP="00A01746">
            <w:pPr>
              <w:spacing w:line="240" w:lineRule="exact"/>
              <w:ind w:right="-109"/>
              <w:rPr>
                <w:rFonts w:ascii="CordiaUPC" w:hAnsi="CordiaUPC" w:cs="CordiaUPC"/>
                <w:sz w:val="26"/>
                <w:szCs w:val="26"/>
              </w:rPr>
            </w:pPr>
          </w:p>
        </w:tc>
        <w:tc>
          <w:tcPr>
            <w:tcW w:w="432" w:type="dxa"/>
          </w:tcPr>
          <w:p w14:paraId="2DB142BE"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045A4227"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5A87E74"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C07E906"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568396EB"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EA02BF" w:rsidRPr="007A7361" w14:paraId="4575AAD2" w14:textId="77777777" w:rsidTr="00A01746">
        <w:trPr>
          <w:trHeight w:val="220"/>
        </w:trPr>
        <w:tc>
          <w:tcPr>
            <w:tcW w:w="5544" w:type="dxa"/>
          </w:tcPr>
          <w:p w14:paraId="1F80E9DB" w14:textId="2F2ED0B5" w:rsidR="00EA02BF" w:rsidRPr="007A7361" w:rsidRDefault="00EA02BF" w:rsidP="00A01746">
            <w:pPr>
              <w:spacing w:line="240" w:lineRule="exact"/>
              <w:ind w:right="-109"/>
              <w:rPr>
                <w:rFonts w:ascii="CordiaUPC" w:hAnsi="CordiaUPC" w:cs="CordiaUPC"/>
                <w:sz w:val="26"/>
                <w:szCs w:val="26"/>
              </w:rPr>
            </w:pPr>
            <w:r>
              <w:rPr>
                <w:rFonts w:ascii="CordiaUPC" w:eastAsia="Times New Roman" w:hAnsi="CordiaUPC" w:cs="CordiaUPC"/>
                <w:b/>
                <w:bCs/>
                <w:i/>
                <w:iCs/>
                <w:sz w:val="26"/>
                <w:szCs w:val="26"/>
              </w:rPr>
              <w:t>Six</w:t>
            </w:r>
            <w:r w:rsidRPr="00D00DA5">
              <w:rPr>
                <w:rFonts w:ascii="CordiaUPC" w:eastAsia="Times New Roman" w:hAnsi="CordiaUPC" w:cs="CordiaUPC" w:hint="cs"/>
                <w:b/>
                <w:bCs/>
                <w:i/>
                <w:iCs/>
                <w:sz w:val="26"/>
                <w:szCs w:val="26"/>
              </w:rPr>
              <w:t>-month period ended 3</w:t>
            </w:r>
            <w:r>
              <w:rPr>
                <w:rFonts w:ascii="CordiaUPC" w:eastAsia="Times New Roman" w:hAnsi="CordiaUPC" w:cs="CordiaUPC"/>
                <w:b/>
                <w:bCs/>
                <w:i/>
                <w:iCs/>
                <w:sz w:val="26"/>
                <w:szCs w:val="26"/>
              </w:rPr>
              <w:t>0</w:t>
            </w:r>
            <w:r w:rsidRPr="00D00DA5">
              <w:rPr>
                <w:rFonts w:ascii="CordiaUPC" w:eastAsia="Times New Roman" w:hAnsi="CordiaUPC" w:cs="CordiaUPC" w:hint="cs"/>
                <w:b/>
                <w:bCs/>
                <w:i/>
                <w:iCs/>
                <w:sz w:val="26"/>
                <w:szCs w:val="26"/>
              </w:rPr>
              <w:t xml:space="preserve"> </w:t>
            </w:r>
            <w:r>
              <w:rPr>
                <w:rFonts w:ascii="CordiaUPC" w:eastAsia="Times New Roman" w:hAnsi="CordiaUPC" w:cs="CordiaUPC"/>
                <w:b/>
                <w:bCs/>
                <w:i/>
                <w:iCs/>
                <w:sz w:val="26"/>
                <w:szCs w:val="26"/>
              </w:rPr>
              <w:t>June</w:t>
            </w:r>
          </w:p>
        </w:tc>
        <w:tc>
          <w:tcPr>
            <w:tcW w:w="432" w:type="dxa"/>
          </w:tcPr>
          <w:p w14:paraId="2F982DA2"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7C1B66BB"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42410DB1"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54B71F95"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104380A2"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1</w:t>
            </w:r>
          </w:p>
        </w:tc>
        <w:tc>
          <w:tcPr>
            <w:tcW w:w="270" w:type="dxa"/>
            <w:gridSpan w:val="3"/>
          </w:tcPr>
          <w:p w14:paraId="08AA70BD"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0DB3CABF"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r>
      <w:tr w:rsidR="00EA02BF" w:rsidRPr="007A7361" w14:paraId="68B3B2D6" w14:textId="77777777" w:rsidTr="00A01746">
        <w:trPr>
          <w:trHeight w:val="220"/>
        </w:trPr>
        <w:tc>
          <w:tcPr>
            <w:tcW w:w="5544" w:type="dxa"/>
          </w:tcPr>
          <w:p w14:paraId="4E272549" w14:textId="77777777" w:rsidR="00EA02BF" w:rsidRPr="007A7361" w:rsidRDefault="00EA02BF" w:rsidP="00A01746">
            <w:pPr>
              <w:spacing w:line="240" w:lineRule="exact"/>
              <w:ind w:right="-109"/>
              <w:rPr>
                <w:rFonts w:ascii="CordiaUPC" w:hAnsi="CordiaUPC" w:cs="CordiaUPC"/>
                <w:b/>
                <w:bCs/>
                <w:sz w:val="26"/>
                <w:szCs w:val="26"/>
              </w:rPr>
            </w:pPr>
          </w:p>
        </w:tc>
        <w:tc>
          <w:tcPr>
            <w:tcW w:w="432" w:type="dxa"/>
          </w:tcPr>
          <w:p w14:paraId="4ECE4A0B"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5AFB70BF"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B2126AD"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41D5AC24"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3D39AD21"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EA02BF" w:rsidRPr="007A7361" w14:paraId="7B2C8FC2" w14:textId="77777777" w:rsidTr="00A01746">
        <w:trPr>
          <w:trHeight w:val="220"/>
        </w:trPr>
        <w:tc>
          <w:tcPr>
            <w:tcW w:w="5544" w:type="dxa"/>
          </w:tcPr>
          <w:p w14:paraId="50E0B281" w14:textId="77777777" w:rsidR="00EA02BF" w:rsidRPr="006E1A28" w:rsidRDefault="00EA02BF" w:rsidP="00A01746">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during the </w:t>
            </w:r>
            <w:r>
              <w:rPr>
                <w:rFonts w:ascii="CordiaUPC" w:hAnsi="CordiaUPC" w:cs="CordiaUPC"/>
                <w:b/>
                <w:bCs/>
                <w:sz w:val="26"/>
                <w:szCs w:val="26"/>
                <w:lang w:val="en-US" w:bidi="th-TH"/>
              </w:rPr>
              <w:t>period</w:t>
            </w:r>
            <w:r w:rsidRPr="006E1A28">
              <w:rPr>
                <w:rFonts w:ascii="CordiaUPC" w:hAnsi="CordiaUPC" w:cs="CordiaUPC"/>
                <w:b/>
                <w:bCs/>
                <w:i/>
                <w:iCs/>
                <w:sz w:val="28"/>
                <w:szCs w:val="28"/>
              </w:rPr>
              <w:t>*</w:t>
            </w:r>
          </w:p>
        </w:tc>
        <w:tc>
          <w:tcPr>
            <w:tcW w:w="432" w:type="dxa"/>
          </w:tcPr>
          <w:p w14:paraId="572CD4E1"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6DEFA9A8"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E4C7DC8"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7821CEC"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559C7D93" w14:textId="77777777" w:rsidR="00EA02BF" w:rsidRPr="007A7361" w:rsidRDefault="00EA02BF" w:rsidP="00A0174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6F8A4358"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26468A18"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r>
      <w:tr w:rsidR="00313B16" w:rsidRPr="007A7361" w14:paraId="09BDC214" w14:textId="77777777" w:rsidTr="00A01746">
        <w:trPr>
          <w:trHeight w:val="220"/>
        </w:trPr>
        <w:tc>
          <w:tcPr>
            <w:tcW w:w="5544" w:type="dxa"/>
          </w:tcPr>
          <w:p w14:paraId="77940BE5" w14:textId="77777777" w:rsidR="00313B16" w:rsidRPr="007A7361" w:rsidRDefault="00313B16" w:rsidP="00313B16">
            <w:pPr>
              <w:spacing w:line="240" w:lineRule="exact"/>
              <w:ind w:right="-109"/>
              <w:rPr>
                <w:rFonts w:ascii="CordiaUPC" w:hAnsi="CordiaUPC" w:cs="CordiaUPC"/>
                <w:sz w:val="26"/>
                <w:szCs w:val="26"/>
              </w:rPr>
            </w:pPr>
            <w:r w:rsidRPr="007A7361">
              <w:rPr>
                <w:rFonts w:ascii="CordiaUPC" w:hAnsi="CordiaUPC" w:cs="CordiaUPC" w:hint="cs"/>
                <w:sz w:val="26"/>
                <w:szCs w:val="26"/>
              </w:rPr>
              <w:t>Amortised cost before modification</w:t>
            </w:r>
          </w:p>
        </w:tc>
        <w:tc>
          <w:tcPr>
            <w:tcW w:w="432" w:type="dxa"/>
          </w:tcPr>
          <w:p w14:paraId="05994B4D" w14:textId="77777777" w:rsidR="00313B16" w:rsidRPr="007A7361" w:rsidRDefault="00313B16" w:rsidP="00313B16">
            <w:pPr>
              <w:pStyle w:val="acctfourfigures"/>
              <w:spacing w:line="240" w:lineRule="exact"/>
              <w:ind w:left="-108" w:right="-88"/>
              <w:rPr>
                <w:rFonts w:ascii="CordiaUPC" w:hAnsi="CordiaUPC" w:cs="CordiaUPC"/>
                <w:sz w:val="26"/>
                <w:szCs w:val="26"/>
              </w:rPr>
            </w:pPr>
          </w:p>
        </w:tc>
        <w:tc>
          <w:tcPr>
            <w:tcW w:w="236" w:type="dxa"/>
          </w:tcPr>
          <w:p w14:paraId="64EA8D3B"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538FC7C" w14:textId="77777777" w:rsidR="00313B16" w:rsidRPr="007A7361" w:rsidRDefault="00313B16" w:rsidP="00313B16">
            <w:pPr>
              <w:pStyle w:val="acctfourfigures"/>
              <w:spacing w:line="240" w:lineRule="exact"/>
              <w:ind w:left="-108" w:right="-88"/>
              <w:rPr>
                <w:rFonts w:ascii="CordiaUPC" w:hAnsi="CordiaUPC" w:cs="CordiaUPC"/>
                <w:sz w:val="26"/>
                <w:szCs w:val="26"/>
              </w:rPr>
            </w:pPr>
          </w:p>
        </w:tc>
        <w:tc>
          <w:tcPr>
            <w:tcW w:w="270" w:type="dxa"/>
          </w:tcPr>
          <w:p w14:paraId="463AD1AD"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598AAF44" w14:textId="46B6C5CB" w:rsidR="00313B16" w:rsidRPr="007A7361" w:rsidRDefault="00313B16" w:rsidP="00313B16">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4,435</w:t>
            </w:r>
          </w:p>
        </w:tc>
        <w:tc>
          <w:tcPr>
            <w:tcW w:w="236" w:type="dxa"/>
            <w:vAlign w:val="bottom"/>
          </w:tcPr>
          <w:p w14:paraId="3872A03E"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07A2A84" w14:textId="264F738F" w:rsidR="00313B16" w:rsidRPr="007A7361" w:rsidRDefault="00313B16" w:rsidP="00313B16">
            <w:pPr>
              <w:pStyle w:val="acctfourfigures"/>
              <w:spacing w:line="240" w:lineRule="exact"/>
              <w:ind w:left="-108" w:right="-88"/>
              <w:rPr>
                <w:rFonts w:ascii="CordiaUPC" w:hAnsi="CordiaUPC" w:cs="CordiaUPC"/>
                <w:sz w:val="26"/>
                <w:szCs w:val="26"/>
              </w:rPr>
            </w:pPr>
            <w:r>
              <w:rPr>
                <w:rFonts w:ascii="CordiaUPC" w:hAnsi="CordiaUPC" w:cs="CordiaUPC"/>
                <w:sz w:val="26"/>
                <w:szCs w:val="26"/>
              </w:rPr>
              <w:t>3,961</w:t>
            </w:r>
          </w:p>
        </w:tc>
      </w:tr>
      <w:tr w:rsidR="00313B16" w:rsidRPr="007A7361" w14:paraId="69F912C0" w14:textId="77777777" w:rsidTr="00A01746">
        <w:trPr>
          <w:trHeight w:val="220"/>
        </w:trPr>
        <w:tc>
          <w:tcPr>
            <w:tcW w:w="5544" w:type="dxa"/>
          </w:tcPr>
          <w:p w14:paraId="4FCB2E9D" w14:textId="77777777" w:rsidR="00313B16" w:rsidRPr="007A7361" w:rsidRDefault="00313B16" w:rsidP="00313B16">
            <w:pPr>
              <w:spacing w:line="240" w:lineRule="exact"/>
              <w:ind w:right="-109"/>
              <w:rPr>
                <w:rFonts w:ascii="CordiaUPC" w:hAnsi="CordiaUPC" w:cs="CordiaUPC"/>
                <w:sz w:val="26"/>
                <w:szCs w:val="26"/>
              </w:rPr>
            </w:pPr>
            <w:r w:rsidRPr="007A7361">
              <w:rPr>
                <w:rFonts w:ascii="CordiaUPC" w:hAnsi="CordiaUPC" w:cs="CordiaUPC" w:hint="cs"/>
                <w:sz w:val="26"/>
                <w:szCs w:val="26"/>
                <w:lang w:bidi="th-TH"/>
              </w:rPr>
              <w:t>Net modification loss</w:t>
            </w:r>
          </w:p>
        </w:tc>
        <w:tc>
          <w:tcPr>
            <w:tcW w:w="432" w:type="dxa"/>
          </w:tcPr>
          <w:p w14:paraId="40C82376" w14:textId="77777777" w:rsidR="00313B16" w:rsidRPr="007A7361" w:rsidRDefault="00313B16" w:rsidP="00313B16">
            <w:pPr>
              <w:pStyle w:val="acctfourfigures"/>
              <w:spacing w:line="240" w:lineRule="exact"/>
              <w:ind w:left="-108" w:right="-88"/>
              <w:rPr>
                <w:rFonts w:ascii="CordiaUPC" w:hAnsi="CordiaUPC" w:cs="CordiaUPC"/>
                <w:sz w:val="26"/>
                <w:szCs w:val="26"/>
              </w:rPr>
            </w:pPr>
          </w:p>
        </w:tc>
        <w:tc>
          <w:tcPr>
            <w:tcW w:w="236" w:type="dxa"/>
          </w:tcPr>
          <w:p w14:paraId="59054B52"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3B276061" w14:textId="77777777" w:rsidR="00313B16" w:rsidRPr="007A7361" w:rsidRDefault="00313B16" w:rsidP="00313B16">
            <w:pPr>
              <w:pStyle w:val="acctfourfigures"/>
              <w:spacing w:line="240" w:lineRule="exact"/>
              <w:ind w:left="-108" w:right="-88"/>
              <w:rPr>
                <w:rFonts w:ascii="CordiaUPC" w:hAnsi="CordiaUPC" w:cs="CordiaUPC"/>
                <w:sz w:val="26"/>
                <w:szCs w:val="26"/>
              </w:rPr>
            </w:pPr>
          </w:p>
        </w:tc>
        <w:tc>
          <w:tcPr>
            <w:tcW w:w="270" w:type="dxa"/>
          </w:tcPr>
          <w:p w14:paraId="70A9500A"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2A707191" w14:textId="6CCEDA1B" w:rsidR="00313B16" w:rsidRPr="007A7361" w:rsidRDefault="00313B16" w:rsidP="00313B16">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121</w:t>
            </w:r>
          </w:p>
        </w:tc>
        <w:tc>
          <w:tcPr>
            <w:tcW w:w="236" w:type="dxa"/>
            <w:vAlign w:val="bottom"/>
          </w:tcPr>
          <w:p w14:paraId="36C18ABD" w14:textId="77777777" w:rsidR="00313B16" w:rsidRPr="007A7361" w:rsidRDefault="00313B16" w:rsidP="00313B1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9F43DF1" w14:textId="073EBB39" w:rsidR="00313B16" w:rsidRPr="007A7361" w:rsidRDefault="00313B16" w:rsidP="00313B16">
            <w:pPr>
              <w:pStyle w:val="acctfourfigures"/>
              <w:spacing w:line="240" w:lineRule="exact"/>
              <w:ind w:left="-108" w:right="-88"/>
              <w:rPr>
                <w:rFonts w:ascii="CordiaUPC" w:hAnsi="CordiaUPC" w:cs="CordiaUPC"/>
                <w:sz w:val="26"/>
                <w:szCs w:val="26"/>
              </w:rPr>
            </w:pPr>
            <w:r>
              <w:rPr>
                <w:rFonts w:ascii="CordiaUPC" w:hAnsi="CordiaUPC" w:cs="CordiaUPC"/>
                <w:sz w:val="26"/>
                <w:szCs w:val="26"/>
              </w:rPr>
              <w:t>115</w:t>
            </w:r>
          </w:p>
        </w:tc>
      </w:tr>
    </w:tbl>
    <w:p w14:paraId="1351458A" w14:textId="77777777" w:rsidR="00EA02BF" w:rsidRPr="00E731B2" w:rsidRDefault="00EA02BF" w:rsidP="00EA02BF">
      <w:pPr>
        <w:tabs>
          <w:tab w:val="left" w:pos="837"/>
        </w:tabs>
        <w:spacing w:line="200" w:lineRule="exact"/>
        <w:jc w:val="thaiDistribute"/>
        <w:rPr>
          <w:rFonts w:ascii="CordiaUPC" w:hAnsi="CordiaUPC" w:cs="CordiaUPC"/>
          <w:b/>
          <w:bCs/>
          <w:i/>
          <w:iCs/>
          <w:sz w:val="14"/>
          <w:szCs w:val="14"/>
          <w:vertAlign w:val="superscript"/>
        </w:rPr>
      </w:pPr>
    </w:p>
    <w:p w14:paraId="2FE5874A" w14:textId="28FBBD9A" w:rsidR="00EA02BF" w:rsidRDefault="00EA02BF" w:rsidP="00EA02BF">
      <w:pPr>
        <w:tabs>
          <w:tab w:val="left" w:pos="837"/>
        </w:tabs>
        <w:spacing w:line="200" w:lineRule="exact"/>
        <w:ind w:left="630" w:hanging="90"/>
        <w:jc w:val="thaiDistribute"/>
        <w:rPr>
          <w:rFonts w:ascii="CordiaUPC" w:hAnsi="CordiaUPC" w:cs="CordiaUPC"/>
          <w:szCs w:val="22"/>
          <w:lang w:val="en-US"/>
        </w:rPr>
      </w:pPr>
      <w:r>
        <w:rPr>
          <w:rFonts w:ascii="CordiaUPC" w:hAnsi="CordiaUPC" w:cs="CordiaUPC"/>
          <w:b/>
          <w:bCs/>
          <w:i/>
          <w:iCs/>
          <w:sz w:val="28"/>
          <w:szCs w:val="28"/>
        </w:rPr>
        <w:t>*</w:t>
      </w:r>
      <w:r w:rsidRPr="00534D2D">
        <w:rPr>
          <w:rFonts w:ascii="CordiaUPC" w:hAnsi="CordiaUPC" w:cs="CordiaUPC" w:hint="cs"/>
          <w:szCs w:val="22"/>
          <w:lang w:val="en-US"/>
        </w:rPr>
        <w:t xml:space="preserve"> This excl</w:t>
      </w:r>
      <w:r>
        <w:rPr>
          <w:rFonts w:ascii="CordiaUPC" w:hAnsi="CordiaUPC" w:cs="CordiaUPC"/>
          <w:szCs w:val="22"/>
          <w:lang w:val="en-US"/>
        </w:rPr>
        <w:t>u</w:t>
      </w:r>
      <w:r w:rsidRPr="00534D2D">
        <w:rPr>
          <w:rFonts w:ascii="CordiaUPC" w:hAnsi="CordiaUPC" w:cs="CordiaUPC" w:hint="cs"/>
          <w:szCs w:val="22"/>
          <w:lang w:val="en-US"/>
        </w:rPr>
        <w:t>ded loans to customers modified under relief program as mentioned in note</w:t>
      </w:r>
      <w:r>
        <w:rPr>
          <w:rFonts w:ascii="CordiaUPC" w:hAnsi="CordiaUPC" w:cs="CordiaUPC"/>
          <w:szCs w:val="22"/>
          <w:lang w:val="en-US"/>
        </w:rPr>
        <w:t xml:space="preserve"> 4</w:t>
      </w:r>
      <w:r w:rsidRPr="00534D2D">
        <w:rPr>
          <w:rFonts w:ascii="CordiaUPC" w:hAnsi="CordiaUPC" w:cs="CordiaUPC" w:hint="cs"/>
          <w:szCs w:val="22"/>
          <w:lang w:val="en-US"/>
        </w:rPr>
        <w:t>.</w:t>
      </w:r>
      <w:r>
        <w:rPr>
          <w:rFonts w:ascii="CordiaUPC" w:hAnsi="CordiaUPC" w:cs="CordiaUPC"/>
          <w:szCs w:val="22"/>
          <w:lang w:val="en-US"/>
        </w:rPr>
        <w:t xml:space="preserve"> </w:t>
      </w:r>
      <w:r w:rsidRPr="00534D2D">
        <w:rPr>
          <w:rFonts w:ascii="CordiaUPC" w:hAnsi="CordiaUPC" w:cs="CordiaUPC" w:hint="cs"/>
          <w:szCs w:val="22"/>
          <w:lang w:val="en-US"/>
        </w:rPr>
        <w:t>There is no modification gain (loss) on these groups of customers.</w:t>
      </w:r>
    </w:p>
    <w:p w14:paraId="1383F8A7" w14:textId="77777777" w:rsidR="00EA02BF" w:rsidRDefault="00EA02BF" w:rsidP="00EA02BF">
      <w:pPr>
        <w:tabs>
          <w:tab w:val="left" w:pos="837"/>
        </w:tabs>
        <w:spacing w:line="200" w:lineRule="exact"/>
        <w:ind w:firstLine="634"/>
        <w:jc w:val="thaiDistribute"/>
        <w:rPr>
          <w:rFonts w:ascii="CordiaUPC" w:hAnsi="CordiaUPC" w:cs="CordiaUPC"/>
          <w:szCs w:val="22"/>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EA02BF" w:rsidRPr="007A7361" w14:paraId="72ABD5E6" w14:textId="77777777" w:rsidTr="00A01746">
        <w:trPr>
          <w:trHeight w:val="220"/>
        </w:trPr>
        <w:tc>
          <w:tcPr>
            <w:tcW w:w="6930" w:type="dxa"/>
          </w:tcPr>
          <w:p w14:paraId="48E6DF2E" w14:textId="77777777" w:rsidR="00EA02BF" w:rsidRPr="007A7361" w:rsidRDefault="00EA02BF" w:rsidP="00A01746">
            <w:pPr>
              <w:spacing w:line="240" w:lineRule="exact"/>
              <w:ind w:right="-109"/>
              <w:rPr>
                <w:rFonts w:ascii="CordiaUPC" w:hAnsi="CordiaUPC" w:cs="CordiaUPC"/>
                <w:sz w:val="26"/>
                <w:szCs w:val="26"/>
              </w:rPr>
            </w:pPr>
          </w:p>
        </w:tc>
        <w:tc>
          <w:tcPr>
            <w:tcW w:w="2540" w:type="dxa"/>
            <w:gridSpan w:val="5"/>
          </w:tcPr>
          <w:p w14:paraId="5C0CD09C" w14:textId="77777777" w:rsidR="00EA02BF" w:rsidRPr="00E731B2" w:rsidRDefault="00EA02BF" w:rsidP="00A01746">
            <w:pPr>
              <w:pStyle w:val="acctfourfigures"/>
              <w:tabs>
                <w:tab w:val="clear" w:pos="765"/>
              </w:tabs>
              <w:spacing w:line="240" w:lineRule="exact"/>
              <w:ind w:left="-108" w:right="-141"/>
              <w:jc w:val="center"/>
              <w:rPr>
                <w:rFonts w:ascii="CordiaUPC" w:hAnsi="CordiaUPC" w:cs="CordiaUPC"/>
                <w:b/>
                <w:bCs/>
                <w:sz w:val="26"/>
                <w:szCs w:val="26"/>
                <w:lang w:val="en-US"/>
              </w:rPr>
            </w:pPr>
            <w:r w:rsidRPr="007A7361">
              <w:rPr>
                <w:rFonts w:ascii="CordiaUPC" w:hAnsi="CordiaUPC" w:cs="CordiaUPC" w:hint="cs"/>
                <w:b/>
                <w:bCs/>
                <w:sz w:val="26"/>
                <w:szCs w:val="26"/>
                <w:lang w:val="en-US"/>
              </w:rPr>
              <w:t>Consolidated</w:t>
            </w:r>
          </w:p>
        </w:tc>
      </w:tr>
      <w:tr w:rsidR="00EA02BF" w:rsidRPr="007A7361" w14:paraId="1A78FE78" w14:textId="77777777" w:rsidTr="00A01746">
        <w:trPr>
          <w:trHeight w:val="220"/>
        </w:trPr>
        <w:tc>
          <w:tcPr>
            <w:tcW w:w="6930" w:type="dxa"/>
          </w:tcPr>
          <w:p w14:paraId="4539C19B" w14:textId="134B9B48" w:rsidR="00EA02BF" w:rsidRPr="007A7361" w:rsidRDefault="00EA02BF" w:rsidP="00A01746">
            <w:pPr>
              <w:spacing w:line="240" w:lineRule="exact"/>
              <w:ind w:right="-109"/>
              <w:rPr>
                <w:rFonts w:ascii="CordiaUPC" w:hAnsi="CordiaUPC" w:cs="CordiaUPC"/>
                <w:sz w:val="26"/>
                <w:szCs w:val="26"/>
              </w:rPr>
            </w:pPr>
            <w:r>
              <w:rPr>
                <w:rFonts w:ascii="CordiaUPC" w:eastAsia="Times New Roman" w:hAnsi="CordiaUPC" w:cs="CordiaUPC"/>
                <w:b/>
                <w:bCs/>
                <w:i/>
                <w:iCs/>
                <w:sz w:val="26"/>
                <w:szCs w:val="26"/>
              </w:rPr>
              <w:t>Six</w:t>
            </w:r>
            <w:r w:rsidRPr="00D00DA5">
              <w:rPr>
                <w:rFonts w:ascii="CordiaUPC" w:eastAsia="Times New Roman" w:hAnsi="CordiaUPC" w:cs="CordiaUPC" w:hint="cs"/>
                <w:b/>
                <w:bCs/>
                <w:i/>
                <w:iCs/>
                <w:sz w:val="26"/>
                <w:szCs w:val="26"/>
              </w:rPr>
              <w:t xml:space="preserve">-month period ended </w:t>
            </w:r>
            <w:r>
              <w:rPr>
                <w:rFonts w:ascii="CordiaUPC" w:eastAsia="Times New Roman" w:hAnsi="CordiaUPC" w:cs="CordiaUPC"/>
                <w:b/>
                <w:bCs/>
                <w:i/>
                <w:iCs/>
                <w:sz w:val="26"/>
                <w:szCs w:val="26"/>
              </w:rPr>
              <w:t>30 June</w:t>
            </w:r>
          </w:p>
        </w:tc>
        <w:tc>
          <w:tcPr>
            <w:tcW w:w="1170" w:type="dxa"/>
            <w:gridSpan w:val="2"/>
          </w:tcPr>
          <w:p w14:paraId="53C52442"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1</w:t>
            </w:r>
          </w:p>
        </w:tc>
        <w:tc>
          <w:tcPr>
            <w:tcW w:w="270" w:type="dxa"/>
            <w:gridSpan w:val="2"/>
          </w:tcPr>
          <w:p w14:paraId="4D0CE6B8"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02FC0C85"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0</w:t>
            </w:r>
          </w:p>
        </w:tc>
      </w:tr>
      <w:tr w:rsidR="00EA02BF" w:rsidRPr="007A7361" w14:paraId="344312B0" w14:textId="77777777" w:rsidTr="00A01746">
        <w:trPr>
          <w:trHeight w:val="220"/>
        </w:trPr>
        <w:tc>
          <w:tcPr>
            <w:tcW w:w="6930" w:type="dxa"/>
          </w:tcPr>
          <w:p w14:paraId="2EC70542" w14:textId="77777777" w:rsidR="00EA02BF" w:rsidRPr="007A7361" w:rsidRDefault="00EA02BF" w:rsidP="00A01746">
            <w:pPr>
              <w:spacing w:line="240" w:lineRule="exact"/>
              <w:ind w:right="-109"/>
              <w:rPr>
                <w:rFonts w:ascii="CordiaUPC" w:hAnsi="CordiaUPC" w:cs="CordiaUPC"/>
                <w:b/>
                <w:bCs/>
                <w:sz w:val="26"/>
                <w:szCs w:val="26"/>
              </w:rPr>
            </w:pPr>
          </w:p>
        </w:tc>
        <w:tc>
          <w:tcPr>
            <w:tcW w:w="2540" w:type="dxa"/>
            <w:gridSpan w:val="5"/>
          </w:tcPr>
          <w:p w14:paraId="24218048"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EA02BF" w:rsidRPr="007A7361" w14:paraId="6FFF2CB0" w14:textId="77777777" w:rsidTr="00A01746">
        <w:trPr>
          <w:trHeight w:val="220"/>
        </w:trPr>
        <w:tc>
          <w:tcPr>
            <w:tcW w:w="6930" w:type="dxa"/>
          </w:tcPr>
          <w:p w14:paraId="0C30BD30" w14:textId="77777777" w:rsidR="00EA02BF" w:rsidRPr="007A7361" w:rsidRDefault="00EA02BF" w:rsidP="00A01746">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since initial recognition </w:t>
            </w:r>
          </w:p>
        </w:tc>
        <w:tc>
          <w:tcPr>
            <w:tcW w:w="1152" w:type="dxa"/>
          </w:tcPr>
          <w:p w14:paraId="44D68658" w14:textId="77777777" w:rsidR="00EA02BF" w:rsidRPr="007A7361" w:rsidRDefault="00EA02BF" w:rsidP="00A0174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74ECC8BD"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3ADDF4A5"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r>
      <w:tr w:rsidR="00EA02BF" w:rsidRPr="007A7361" w14:paraId="57092B27" w14:textId="77777777" w:rsidTr="00A01746">
        <w:trPr>
          <w:trHeight w:val="220"/>
        </w:trPr>
        <w:tc>
          <w:tcPr>
            <w:tcW w:w="6930" w:type="dxa"/>
          </w:tcPr>
          <w:p w14:paraId="2B625878" w14:textId="77777777" w:rsidR="00EA02BF" w:rsidRPr="007A7361" w:rsidRDefault="00EA02BF" w:rsidP="00A01746">
            <w:pPr>
              <w:spacing w:line="240" w:lineRule="exact"/>
              <w:ind w:right="-109"/>
              <w:rPr>
                <w:rFonts w:ascii="CordiaUPC" w:hAnsi="CordiaUPC" w:cs="CordiaUPC"/>
                <w:sz w:val="26"/>
                <w:szCs w:val="26"/>
              </w:rPr>
            </w:pPr>
            <w:r w:rsidRPr="007A7361">
              <w:rPr>
                <w:rFonts w:ascii="CordiaUPC" w:hAnsi="CordiaUPC" w:cs="CordiaUPC" w:hint="cs"/>
                <w:sz w:val="26"/>
                <w:szCs w:val="26"/>
              </w:rPr>
              <w:t xml:space="preserve">Gross carrying amount of loans to customers previously modified </w:t>
            </w:r>
          </w:p>
        </w:tc>
        <w:tc>
          <w:tcPr>
            <w:tcW w:w="1152" w:type="dxa"/>
          </w:tcPr>
          <w:p w14:paraId="76E8C93C" w14:textId="77777777" w:rsidR="00EA02BF" w:rsidRPr="007A7361" w:rsidRDefault="00EA02BF" w:rsidP="00A01746">
            <w:pPr>
              <w:pStyle w:val="acctfourfigures"/>
              <w:spacing w:line="240" w:lineRule="exact"/>
              <w:ind w:left="-108" w:right="-88"/>
              <w:rPr>
                <w:rFonts w:ascii="CordiaUPC" w:hAnsi="CordiaUPC" w:cs="CordiaUPC"/>
                <w:sz w:val="26"/>
                <w:szCs w:val="26"/>
              </w:rPr>
            </w:pPr>
          </w:p>
        </w:tc>
        <w:tc>
          <w:tcPr>
            <w:tcW w:w="236" w:type="dxa"/>
            <w:gridSpan w:val="2"/>
          </w:tcPr>
          <w:p w14:paraId="5B7CF43D"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63B2A24C" w14:textId="77777777" w:rsidR="00EA02BF" w:rsidRPr="007A7361" w:rsidRDefault="00EA02BF" w:rsidP="00A01746">
            <w:pPr>
              <w:pStyle w:val="acctfourfigures"/>
              <w:spacing w:line="240" w:lineRule="exact"/>
              <w:ind w:left="-108" w:right="-88"/>
              <w:rPr>
                <w:rFonts w:ascii="CordiaUPC" w:hAnsi="CordiaUPC" w:cs="CordiaUPC"/>
                <w:sz w:val="26"/>
                <w:szCs w:val="26"/>
              </w:rPr>
            </w:pPr>
          </w:p>
        </w:tc>
      </w:tr>
      <w:tr w:rsidR="00EA02BF" w:rsidRPr="007A7361" w14:paraId="2237DADE" w14:textId="77777777" w:rsidTr="00A01746">
        <w:trPr>
          <w:trHeight w:val="220"/>
        </w:trPr>
        <w:tc>
          <w:tcPr>
            <w:tcW w:w="6930" w:type="dxa"/>
          </w:tcPr>
          <w:p w14:paraId="15C96670" w14:textId="77777777" w:rsidR="00EA02BF" w:rsidRPr="007A7361" w:rsidRDefault="00EA02BF" w:rsidP="00A01746">
            <w:pPr>
              <w:spacing w:line="240" w:lineRule="exact"/>
              <w:ind w:right="-109"/>
              <w:rPr>
                <w:rFonts w:ascii="CordiaUPC" w:hAnsi="CordiaUPC" w:cs="CordiaUPC"/>
                <w:sz w:val="26"/>
                <w:szCs w:val="26"/>
              </w:rPr>
            </w:pPr>
            <w:r w:rsidRPr="007A7361">
              <w:rPr>
                <w:rFonts w:ascii="CordiaUPC" w:hAnsi="CordiaUPC" w:cs="CordiaUPC" w:hint="cs"/>
                <w:sz w:val="26"/>
                <w:szCs w:val="26"/>
                <w:lang w:bidi="th-TH"/>
              </w:rPr>
              <w:t xml:space="preserve">   for which loss allowance has changed during the </w:t>
            </w:r>
            <w:r>
              <w:rPr>
                <w:rFonts w:ascii="CordiaUPC" w:hAnsi="CordiaUPC" w:cs="CordiaUPC"/>
                <w:sz w:val="26"/>
                <w:szCs w:val="26"/>
                <w:lang w:bidi="th-TH"/>
              </w:rPr>
              <w:t>period from</w:t>
            </w:r>
          </w:p>
        </w:tc>
        <w:tc>
          <w:tcPr>
            <w:tcW w:w="1152" w:type="dxa"/>
          </w:tcPr>
          <w:p w14:paraId="6A6BA669" w14:textId="77777777" w:rsidR="00EA02BF" w:rsidRPr="007A7361" w:rsidRDefault="00EA02BF" w:rsidP="00A01746">
            <w:pPr>
              <w:pStyle w:val="acctfourfigures"/>
              <w:spacing w:line="240" w:lineRule="exact"/>
              <w:ind w:left="-108" w:right="-88"/>
              <w:rPr>
                <w:rFonts w:ascii="CordiaUPC" w:hAnsi="CordiaUPC" w:cs="CordiaUPC"/>
                <w:sz w:val="26"/>
                <w:szCs w:val="26"/>
              </w:rPr>
            </w:pPr>
          </w:p>
        </w:tc>
        <w:tc>
          <w:tcPr>
            <w:tcW w:w="236" w:type="dxa"/>
            <w:gridSpan w:val="2"/>
          </w:tcPr>
          <w:p w14:paraId="3EDBEE2D"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64CFAA2" w14:textId="77777777" w:rsidR="00EA02BF" w:rsidRPr="007A7361" w:rsidRDefault="00EA02BF" w:rsidP="00A01746">
            <w:pPr>
              <w:pStyle w:val="acctfourfigures"/>
              <w:spacing w:line="240" w:lineRule="exact"/>
              <w:ind w:left="-108" w:right="-88"/>
              <w:rPr>
                <w:rFonts w:ascii="CordiaUPC" w:hAnsi="CordiaUPC" w:cs="CordiaUPC"/>
                <w:sz w:val="26"/>
                <w:szCs w:val="26"/>
              </w:rPr>
            </w:pPr>
          </w:p>
        </w:tc>
      </w:tr>
      <w:tr w:rsidR="00EA02BF" w:rsidRPr="007A7361" w14:paraId="17A882B3" w14:textId="77777777" w:rsidTr="00A01746">
        <w:trPr>
          <w:trHeight w:val="220"/>
        </w:trPr>
        <w:tc>
          <w:tcPr>
            <w:tcW w:w="6930" w:type="dxa"/>
          </w:tcPr>
          <w:p w14:paraId="53D42B19" w14:textId="77777777" w:rsidR="00EA02BF" w:rsidRPr="007A7361" w:rsidRDefault="00EA02BF" w:rsidP="00A01746">
            <w:pPr>
              <w:spacing w:line="240" w:lineRule="exact"/>
              <w:ind w:right="-109"/>
              <w:rPr>
                <w:rFonts w:ascii="CordiaUPC" w:hAnsi="CordiaUPC" w:cs="CordiaUPC"/>
                <w:sz w:val="26"/>
                <w:szCs w:val="26"/>
                <w:lang w:bidi="th-TH"/>
              </w:rPr>
            </w:pPr>
            <w:r w:rsidRPr="007A7361">
              <w:rPr>
                <w:rFonts w:ascii="CordiaUPC" w:hAnsi="CordiaUPC" w:cs="CordiaUPC" w:hint="cs"/>
                <w:sz w:val="26"/>
                <w:szCs w:val="26"/>
                <w:lang w:bidi="th-TH"/>
              </w:rPr>
              <w:t xml:space="preserve">   </w:t>
            </w:r>
            <w:r>
              <w:rPr>
                <w:rFonts w:ascii="CordiaUPC" w:hAnsi="CordiaUPC" w:cs="CordiaUPC"/>
                <w:sz w:val="26"/>
                <w:szCs w:val="26"/>
                <w:lang w:bidi="th-TH"/>
              </w:rPr>
              <w:t>lifetime ECL</w:t>
            </w:r>
            <w:r w:rsidRPr="007A7361">
              <w:rPr>
                <w:rFonts w:ascii="CordiaUPC" w:hAnsi="CordiaUPC" w:cs="CordiaUPC" w:hint="cs"/>
                <w:sz w:val="26"/>
                <w:szCs w:val="26"/>
                <w:lang w:bidi="th-TH"/>
              </w:rPr>
              <w:t xml:space="preserve"> to an amount equal to 12-month ECL</w:t>
            </w:r>
          </w:p>
        </w:tc>
        <w:tc>
          <w:tcPr>
            <w:tcW w:w="1152" w:type="dxa"/>
          </w:tcPr>
          <w:p w14:paraId="0D863D9E" w14:textId="0E8435EF" w:rsidR="00EA02BF" w:rsidRPr="004204E3" w:rsidRDefault="00313B16" w:rsidP="00A01746">
            <w:pPr>
              <w:pStyle w:val="acctfourfigures"/>
              <w:spacing w:line="240" w:lineRule="exact"/>
              <w:ind w:right="-88"/>
              <w:rPr>
                <w:rFonts w:ascii="CordiaUPC" w:hAnsi="CordiaUPC" w:cs="CordiaUPC"/>
                <w:sz w:val="26"/>
                <w:szCs w:val="26"/>
                <w:lang w:val="en-US" w:bidi="th-TH"/>
              </w:rPr>
            </w:pPr>
            <w:r>
              <w:rPr>
                <w:rFonts w:ascii="CordiaUPC" w:hAnsi="CordiaUPC" w:cs="CordiaUPC"/>
                <w:sz w:val="26"/>
                <w:szCs w:val="26"/>
                <w:lang w:val="en-US" w:bidi="th-TH"/>
              </w:rPr>
              <w:t>265</w:t>
            </w:r>
          </w:p>
        </w:tc>
        <w:tc>
          <w:tcPr>
            <w:tcW w:w="236" w:type="dxa"/>
            <w:gridSpan w:val="2"/>
            <w:vAlign w:val="bottom"/>
          </w:tcPr>
          <w:p w14:paraId="71F6A093"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D7B20DD" w14:textId="7C671F77" w:rsidR="00EA02BF" w:rsidRPr="007A7361" w:rsidRDefault="00313B16" w:rsidP="00A01746">
            <w:pPr>
              <w:pStyle w:val="acctfourfigures"/>
              <w:spacing w:line="240" w:lineRule="exact"/>
              <w:ind w:left="-108" w:right="-88"/>
              <w:rPr>
                <w:rFonts w:ascii="CordiaUPC" w:hAnsi="CordiaUPC" w:cs="CordiaUPC"/>
                <w:sz w:val="26"/>
                <w:szCs w:val="26"/>
              </w:rPr>
            </w:pPr>
            <w:r>
              <w:rPr>
                <w:rFonts w:ascii="CordiaUPC" w:hAnsi="CordiaUPC" w:cs="CordiaUPC"/>
                <w:sz w:val="26"/>
                <w:szCs w:val="26"/>
              </w:rPr>
              <w:t>380</w:t>
            </w:r>
          </w:p>
        </w:tc>
      </w:tr>
    </w:tbl>
    <w:p w14:paraId="36AABA49" w14:textId="77777777" w:rsidR="00EA02BF" w:rsidRDefault="00EA02BF" w:rsidP="00EA02BF">
      <w:pPr>
        <w:tabs>
          <w:tab w:val="left" w:pos="837"/>
        </w:tabs>
        <w:spacing w:line="200" w:lineRule="exact"/>
        <w:ind w:firstLine="634"/>
        <w:jc w:val="thaiDistribute"/>
        <w:rPr>
          <w:rFonts w:ascii="CordiaUPC" w:hAnsi="CordiaUPC" w:cs="CordiaUPC"/>
          <w:szCs w:val="22"/>
          <w:lang w:val="en-US"/>
        </w:rPr>
      </w:pPr>
    </w:p>
    <w:p w14:paraId="4EB95145" w14:textId="77777777" w:rsidR="00EA02BF" w:rsidRPr="00534D2D" w:rsidRDefault="00EA02BF" w:rsidP="00EA02BF">
      <w:pPr>
        <w:tabs>
          <w:tab w:val="left" w:pos="837"/>
        </w:tabs>
        <w:spacing w:line="200" w:lineRule="exact"/>
        <w:jc w:val="thaiDistribute"/>
        <w:rPr>
          <w:rFonts w:ascii="CordiaUPC" w:hAnsi="CordiaUPC" w:cs="CordiaUPC"/>
          <w:szCs w:val="22"/>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EA02BF" w:rsidRPr="007A7361" w14:paraId="37A98B63" w14:textId="77777777" w:rsidTr="00A01746">
        <w:trPr>
          <w:trHeight w:val="220"/>
        </w:trPr>
        <w:tc>
          <w:tcPr>
            <w:tcW w:w="6930" w:type="dxa"/>
          </w:tcPr>
          <w:p w14:paraId="366F9A3C" w14:textId="77777777" w:rsidR="00EA02BF" w:rsidRPr="007A7361" w:rsidRDefault="00EA02BF" w:rsidP="00A01746">
            <w:pPr>
              <w:spacing w:line="240" w:lineRule="exact"/>
              <w:ind w:right="-109"/>
              <w:rPr>
                <w:rFonts w:ascii="CordiaUPC" w:hAnsi="CordiaUPC" w:cs="CordiaUPC"/>
                <w:sz w:val="26"/>
                <w:szCs w:val="26"/>
              </w:rPr>
            </w:pPr>
          </w:p>
        </w:tc>
        <w:tc>
          <w:tcPr>
            <w:tcW w:w="2540" w:type="dxa"/>
            <w:gridSpan w:val="5"/>
          </w:tcPr>
          <w:p w14:paraId="727CC54A"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EA02BF" w:rsidRPr="007A7361" w14:paraId="5D5F73FC" w14:textId="77777777" w:rsidTr="00A01746">
        <w:trPr>
          <w:trHeight w:val="220"/>
        </w:trPr>
        <w:tc>
          <w:tcPr>
            <w:tcW w:w="6930" w:type="dxa"/>
          </w:tcPr>
          <w:p w14:paraId="7E553731" w14:textId="0540AE89" w:rsidR="00EA02BF" w:rsidRPr="007A7361" w:rsidRDefault="00EA02BF" w:rsidP="00A01746">
            <w:pPr>
              <w:spacing w:line="240" w:lineRule="exact"/>
              <w:ind w:right="-109"/>
              <w:rPr>
                <w:rFonts w:ascii="CordiaUPC" w:hAnsi="CordiaUPC" w:cs="CordiaUPC"/>
                <w:sz w:val="26"/>
                <w:szCs w:val="26"/>
              </w:rPr>
            </w:pPr>
            <w:r>
              <w:rPr>
                <w:rFonts w:ascii="CordiaUPC" w:eastAsia="Times New Roman" w:hAnsi="CordiaUPC" w:cs="CordiaUPC"/>
                <w:b/>
                <w:bCs/>
                <w:i/>
                <w:iCs/>
                <w:sz w:val="26"/>
                <w:szCs w:val="26"/>
              </w:rPr>
              <w:t>Six</w:t>
            </w:r>
            <w:r w:rsidRPr="00D00DA5">
              <w:rPr>
                <w:rFonts w:ascii="CordiaUPC" w:eastAsia="Times New Roman" w:hAnsi="CordiaUPC" w:cs="CordiaUPC" w:hint="cs"/>
                <w:b/>
                <w:bCs/>
                <w:i/>
                <w:iCs/>
                <w:sz w:val="26"/>
                <w:szCs w:val="26"/>
              </w:rPr>
              <w:t>-month period ended 3</w:t>
            </w:r>
            <w:r>
              <w:rPr>
                <w:rFonts w:ascii="CordiaUPC" w:eastAsia="Times New Roman" w:hAnsi="CordiaUPC" w:cs="CordiaUPC"/>
                <w:b/>
                <w:bCs/>
                <w:i/>
                <w:iCs/>
                <w:sz w:val="26"/>
                <w:szCs w:val="26"/>
              </w:rPr>
              <w:t>0 June</w:t>
            </w:r>
          </w:p>
        </w:tc>
        <w:tc>
          <w:tcPr>
            <w:tcW w:w="1170" w:type="dxa"/>
            <w:gridSpan w:val="2"/>
          </w:tcPr>
          <w:p w14:paraId="26335806"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1</w:t>
            </w:r>
          </w:p>
        </w:tc>
        <w:tc>
          <w:tcPr>
            <w:tcW w:w="270" w:type="dxa"/>
            <w:gridSpan w:val="2"/>
          </w:tcPr>
          <w:p w14:paraId="1AC4B686"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079AEC14"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r>
      <w:tr w:rsidR="00EA02BF" w:rsidRPr="007A7361" w14:paraId="4D06C381" w14:textId="77777777" w:rsidTr="00A01746">
        <w:trPr>
          <w:trHeight w:val="220"/>
        </w:trPr>
        <w:tc>
          <w:tcPr>
            <w:tcW w:w="6930" w:type="dxa"/>
          </w:tcPr>
          <w:p w14:paraId="31F177A5" w14:textId="77777777" w:rsidR="00EA02BF" w:rsidRPr="007A7361" w:rsidRDefault="00EA02BF" w:rsidP="00A01746">
            <w:pPr>
              <w:spacing w:line="240" w:lineRule="exact"/>
              <w:ind w:right="-109"/>
              <w:rPr>
                <w:rFonts w:ascii="CordiaUPC" w:hAnsi="CordiaUPC" w:cs="CordiaUPC"/>
                <w:b/>
                <w:bCs/>
                <w:sz w:val="26"/>
                <w:szCs w:val="26"/>
              </w:rPr>
            </w:pPr>
          </w:p>
        </w:tc>
        <w:tc>
          <w:tcPr>
            <w:tcW w:w="2540" w:type="dxa"/>
            <w:gridSpan w:val="5"/>
          </w:tcPr>
          <w:p w14:paraId="1787BA67"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EA02BF" w:rsidRPr="007A7361" w14:paraId="57F48FEA" w14:textId="77777777" w:rsidTr="00A01746">
        <w:trPr>
          <w:trHeight w:val="220"/>
        </w:trPr>
        <w:tc>
          <w:tcPr>
            <w:tcW w:w="6930" w:type="dxa"/>
          </w:tcPr>
          <w:p w14:paraId="17870DA6" w14:textId="77777777" w:rsidR="00EA02BF" w:rsidRPr="007A7361" w:rsidRDefault="00EA02BF" w:rsidP="00A01746">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since initial recognition </w:t>
            </w:r>
          </w:p>
        </w:tc>
        <w:tc>
          <w:tcPr>
            <w:tcW w:w="1152" w:type="dxa"/>
          </w:tcPr>
          <w:p w14:paraId="33234E5B" w14:textId="77777777" w:rsidR="00EA02BF" w:rsidRPr="007A7361" w:rsidRDefault="00EA02BF" w:rsidP="00A01746">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6C81C39C"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93A2D9C" w14:textId="77777777" w:rsidR="00EA02BF" w:rsidRPr="007A7361" w:rsidRDefault="00EA02BF" w:rsidP="00A01746">
            <w:pPr>
              <w:pStyle w:val="acctfourfigures"/>
              <w:tabs>
                <w:tab w:val="clear" w:pos="765"/>
              </w:tabs>
              <w:spacing w:line="240" w:lineRule="exact"/>
              <w:ind w:left="-108" w:right="-88"/>
              <w:jc w:val="center"/>
              <w:rPr>
                <w:rFonts w:ascii="CordiaUPC" w:hAnsi="CordiaUPC" w:cs="CordiaUPC"/>
                <w:sz w:val="26"/>
                <w:szCs w:val="26"/>
              </w:rPr>
            </w:pPr>
          </w:p>
        </w:tc>
      </w:tr>
      <w:tr w:rsidR="00EA02BF" w:rsidRPr="007A7361" w14:paraId="59FA2DC6" w14:textId="77777777" w:rsidTr="00A01746">
        <w:trPr>
          <w:trHeight w:val="220"/>
        </w:trPr>
        <w:tc>
          <w:tcPr>
            <w:tcW w:w="6930" w:type="dxa"/>
          </w:tcPr>
          <w:p w14:paraId="5C41E078" w14:textId="77777777" w:rsidR="00EA02BF" w:rsidRPr="007A7361" w:rsidRDefault="00EA02BF" w:rsidP="00A01746">
            <w:pPr>
              <w:spacing w:line="240" w:lineRule="exact"/>
              <w:ind w:right="-109"/>
              <w:rPr>
                <w:rFonts w:ascii="CordiaUPC" w:hAnsi="CordiaUPC" w:cs="CordiaUPC"/>
                <w:sz w:val="26"/>
                <w:szCs w:val="26"/>
              </w:rPr>
            </w:pPr>
            <w:r w:rsidRPr="007A7361">
              <w:rPr>
                <w:rFonts w:ascii="CordiaUPC" w:hAnsi="CordiaUPC" w:cs="CordiaUPC" w:hint="cs"/>
                <w:sz w:val="26"/>
                <w:szCs w:val="26"/>
              </w:rPr>
              <w:t xml:space="preserve">Gross carrying amount of loans to customers previously modified </w:t>
            </w:r>
          </w:p>
        </w:tc>
        <w:tc>
          <w:tcPr>
            <w:tcW w:w="1152" w:type="dxa"/>
          </w:tcPr>
          <w:p w14:paraId="664D3AFA" w14:textId="77777777" w:rsidR="00EA02BF" w:rsidRPr="007A7361" w:rsidRDefault="00EA02BF" w:rsidP="00A01746">
            <w:pPr>
              <w:pStyle w:val="acctfourfigures"/>
              <w:spacing w:line="240" w:lineRule="exact"/>
              <w:ind w:left="-108" w:right="-88"/>
              <w:rPr>
                <w:rFonts w:ascii="CordiaUPC" w:hAnsi="CordiaUPC" w:cs="CordiaUPC"/>
                <w:sz w:val="26"/>
                <w:szCs w:val="26"/>
              </w:rPr>
            </w:pPr>
          </w:p>
        </w:tc>
        <w:tc>
          <w:tcPr>
            <w:tcW w:w="236" w:type="dxa"/>
            <w:gridSpan w:val="2"/>
          </w:tcPr>
          <w:p w14:paraId="3BDC6B6D"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2120FF0" w14:textId="77777777" w:rsidR="00EA02BF" w:rsidRPr="007A7361" w:rsidRDefault="00EA02BF" w:rsidP="00A01746">
            <w:pPr>
              <w:pStyle w:val="acctfourfigures"/>
              <w:spacing w:line="240" w:lineRule="exact"/>
              <w:ind w:left="-108" w:right="-88"/>
              <w:rPr>
                <w:rFonts w:ascii="CordiaUPC" w:hAnsi="CordiaUPC" w:cs="CordiaUPC"/>
                <w:sz w:val="26"/>
                <w:szCs w:val="26"/>
              </w:rPr>
            </w:pPr>
          </w:p>
        </w:tc>
      </w:tr>
      <w:tr w:rsidR="00EA02BF" w:rsidRPr="007A7361" w14:paraId="79207445" w14:textId="77777777" w:rsidTr="00A01746">
        <w:trPr>
          <w:trHeight w:val="220"/>
        </w:trPr>
        <w:tc>
          <w:tcPr>
            <w:tcW w:w="6930" w:type="dxa"/>
          </w:tcPr>
          <w:p w14:paraId="6DBAD89F" w14:textId="77777777" w:rsidR="00EA02BF" w:rsidRPr="007A7361" w:rsidRDefault="00EA02BF" w:rsidP="00A01746">
            <w:pPr>
              <w:spacing w:line="240" w:lineRule="exact"/>
              <w:ind w:right="-109"/>
              <w:rPr>
                <w:rFonts w:ascii="CordiaUPC" w:hAnsi="CordiaUPC" w:cs="CordiaUPC"/>
                <w:sz w:val="26"/>
                <w:szCs w:val="26"/>
              </w:rPr>
            </w:pPr>
            <w:r w:rsidRPr="007A7361">
              <w:rPr>
                <w:rFonts w:ascii="CordiaUPC" w:hAnsi="CordiaUPC" w:cs="CordiaUPC" w:hint="cs"/>
                <w:sz w:val="26"/>
                <w:szCs w:val="26"/>
                <w:lang w:bidi="th-TH"/>
              </w:rPr>
              <w:t xml:space="preserve">   for which loss allowance has changed during the </w:t>
            </w:r>
            <w:r>
              <w:rPr>
                <w:rFonts w:ascii="CordiaUPC" w:hAnsi="CordiaUPC" w:cs="CordiaUPC"/>
                <w:sz w:val="26"/>
                <w:szCs w:val="26"/>
                <w:lang w:bidi="th-TH"/>
              </w:rPr>
              <w:t>period from</w:t>
            </w:r>
          </w:p>
        </w:tc>
        <w:tc>
          <w:tcPr>
            <w:tcW w:w="1152" w:type="dxa"/>
          </w:tcPr>
          <w:p w14:paraId="341547D8" w14:textId="77777777" w:rsidR="00EA02BF" w:rsidRPr="007A7361" w:rsidRDefault="00EA02BF" w:rsidP="00A01746">
            <w:pPr>
              <w:pStyle w:val="acctfourfigures"/>
              <w:spacing w:line="240" w:lineRule="exact"/>
              <w:ind w:left="-108" w:right="-88"/>
              <w:rPr>
                <w:rFonts w:ascii="CordiaUPC" w:hAnsi="CordiaUPC" w:cs="CordiaUPC"/>
                <w:sz w:val="26"/>
                <w:szCs w:val="26"/>
              </w:rPr>
            </w:pPr>
          </w:p>
        </w:tc>
        <w:tc>
          <w:tcPr>
            <w:tcW w:w="236" w:type="dxa"/>
            <w:gridSpan w:val="2"/>
          </w:tcPr>
          <w:p w14:paraId="2F71FB84"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2CACCD2" w14:textId="77777777" w:rsidR="00EA02BF" w:rsidRPr="007A7361" w:rsidRDefault="00EA02BF" w:rsidP="00A01746">
            <w:pPr>
              <w:pStyle w:val="acctfourfigures"/>
              <w:spacing w:line="240" w:lineRule="exact"/>
              <w:ind w:left="-108" w:right="-88"/>
              <w:rPr>
                <w:rFonts w:ascii="CordiaUPC" w:hAnsi="CordiaUPC" w:cs="CordiaUPC"/>
                <w:sz w:val="26"/>
                <w:szCs w:val="26"/>
              </w:rPr>
            </w:pPr>
          </w:p>
        </w:tc>
      </w:tr>
      <w:tr w:rsidR="00EA02BF" w:rsidRPr="007A7361" w14:paraId="2BB7FDC7" w14:textId="77777777" w:rsidTr="00A01746">
        <w:trPr>
          <w:trHeight w:val="220"/>
        </w:trPr>
        <w:tc>
          <w:tcPr>
            <w:tcW w:w="6930" w:type="dxa"/>
          </w:tcPr>
          <w:p w14:paraId="6D196F0E" w14:textId="77777777" w:rsidR="00EA02BF" w:rsidRPr="007A7361" w:rsidRDefault="00EA02BF" w:rsidP="00A01746">
            <w:pPr>
              <w:spacing w:line="240" w:lineRule="exact"/>
              <w:ind w:right="-109"/>
              <w:rPr>
                <w:rFonts w:ascii="CordiaUPC" w:hAnsi="CordiaUPC" w:cs="CordiaUPC"/>
                <w:sz w:val="26"/>
                <w:szCs w:val="26"/>
                <w:lang w:bidi="th-TH"/>
              </w:rPr>
            </w:pPr>
            <w:r w:rsidRPr="007A7361">
              <w:rPr>
                <w:rFonts w:ascii="CordiaUPC" w:hAnsi="CordiaUPC" w:cs="CordiaUPC" w:hint="cs"/>
                <w:sz w:val="26"/>
                <w:szCs w:val="26"/>
                <w:lang w:bidi="th-TH"/>
              </w:rPr>
              <w:t xml:space="preserve">   </w:t>
            </w:r>
            <w:r>
              <w:rPr>
                <w:rFonts w:ascii="CordiaUPC" w:hAnsi="CordiaUPC" w:cs="CordiaUPC"/>
                <w:sz w:val="26"/>
                <w:szCs w:val="26"/>
                <w:lang w:bidi="th-TH"/>
              </w:rPr>
              <w:t>lifetime ECL</w:t>
            </w:r>
            <w:r w:rsidRPr="007A7361">
              <w:rPr>
                <w:rFonts w:ascii="CordiaUPC" w:hAnsi="CordiaUPC" w:cs="CordiaUPC" w:hint="cs"/>
                <w:sz w:val="26"/>
                <w:szCs w:val="26"/>
                <w:lang w:bidi="th-TH"/>
              </w:rPr>
              <w:t xml:space="preserve"> to an amount equal to 12-month ECL</w:t>
            </w:r>
          </w:p>
        </w:tc>
        <w:tc>
          <w:tcPr>
            <w:tcW w:w="1152" w:type="dxa"/>
          </w:tcPr>
          <w:p w14:paraId="03C64CD3" w14:textId="77777777" w:rsidR="00EA02BF" w:rsidRPr="007A7361" w:rsidRDefault="00EA02BF" w:rsidP="00A01746">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w:t>
            </w:r>
          </w:p>
        </w:tc>
        <w:tc>
          <w:tcPr>
            <w:tcW w:w="236" w:type="dxa"/>
            <w:gridSpan w:val="2"/>
            <w:vAlign w:val="bottom"/>
          </w:tcPr>
          <w:p w14:paraId="697DDAF2" w14:textId="77777777" w:rsidR="00EA02BF" w:rsidRPr="007A7361" w:rsidRDefault="00EA02BF" w:rsidP="00A01746">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C455AC5" w14:textId="77777777" w:rsidR="00EA02BF" w:rsidRPr="007A7361" w:rsidRDefault="00EA02BF" w:rsidP="00A01746">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w:t>
            </w:r>
          </w:p>
        </w:tc>
      </w:tr>
    </w:tbl>
    <w:p w14:paraId="373C540A" w14:textId="601DC12D" w:rsidR="002B5FF8" w:rsidRDefault="002B5FF8" w:rsidP="00EA02BF">
      <w:pPr>
        <w:spacing w:line="240" w:lineRule="auto"/>
        <w:rPr>
          <w:rFonts w:ascii="CordiaUPC" w:hAnsi="CordiaUPC" w:cs="CordiaUPC"/>
          <w:sz w:val="26"/>
          <w:szCs w:val="26"/>
          <w:lang w:val="en-AU"/>
        </w:rPr>
      </w:pPr>
    </w:p>
    <w:p w14:paraId="7088CCA3" w14:textId="4B1F7BA1" w:rsidR="00EA02BF" w:rsidRDefault="00EA02BF" w:rsidP="00EA02BF">
      <w:pPr>
        <w:spacing w:line="240" w:lineRule="auto"/>
        <w:rPr>
          <w:rFonts w:ascii="CordiaUPC" w:hAnsi="CordiaUPC" w:cs="CordiaUPC"/>
          <w:sz w:val="26"/>
          <w:szCs w:val="26"/>
          <w:lang w:val="en-AU"/>
        </w:rPr>
      </w:pPr>
    </w:p>
    <w:p w14:paraId="11D6B76B" w14:textId="754734DF" w:rsidR="00EA02BF" w:rsidRDefault="00EA02BF" w:rsidP="00EA02BF">
      <w:pPr>
        <w:spacing w:line="240" w:lineRule="auto"/>
        <w:rPr>
          <w:rFonts w:ascii="CordiaUPC" w:hAnsi="CordiaUPC" w:cs="CordiaUPC"/>
          <w:sz w:val="26"/>
          <w:szCs w:val="26"/>
          <w:lang w:val="en-AU"/>
        </w:rPr>
      </w:pPr>
    </w:p>
    <w:p w14:paraId="47C44745" w14:textId="4FEF106F" w:rsidR="00EA02BF" w:rsidRDefault="00EA02BF" w:rsidP="00EA02BF">
      <w:pPr>
        <w:spacing w:line="240" w:lineRule="auto"/>
        <w:rPr>
          <w:rFonts w:ascii="CordiaUPC" w:hAnsi="CordiaUPC" w:cs="CordiaUPC"/>
          <w:sz w:val="26"/>
          <w:szCs w:val="26"/>
          <w:lang w:val="en-AU"/>
        </w:rPr>
      </w:pPr>
    </w:p>
    <w:p w14:paraId="21566185" w14:textId="09E7F413" w:rsidR="00EA02BF" w:rsidRDefault="00EA02BF" w:rsidP="00EA02BF">
      <w:pPr>
        <w:spacing w:line="240" w:lineRule="auto"/>
        <w:rPr>
          <w:rFonts w:ascii="CordiaUPC" w:hAnsi="CordiaUPC" w:cs="CordiaUPC"/>
          <w:sz w:val="26"/>
          <w:szCs w:val="26"/>
          <w:lang w:val="en-AU"/>
        </w:rPr>
      </w:pPr>
    </w:p>
    <w:p w14:paraId="228B3EB1" w14:textId="52F0D235" w:rsidR="00EA02BF" w:rsidRDefault="00EA02BF" w:rsidP="00EA02BF">
      <w:pPr>
        <w:spacing w:line="240" w:lineRule="auto"/>
        <w:rPr>
          <w:rFonts w:ascii="CordiaUPC" w:hAnsi="CordiaUPC" w:cs="CordiaUPC"/>
          <w:sz w:val="26"/>
          <w:szCs w:val="26"/>
          <w:lang w:val="en-AU"/>
        </w:rPr>
      </w:pPr>
    </w:p>
    <w:p w14:paraId="7BBD2726" w14:textId="2293CC3A" w:rsidR="00EA02BF" w:rsidRDefault="00EA02BF" w:rsidP="00EA02BF">
      <w:pPr>
        <w:spacing w:line="240" w:lineRule="auto"/>
        <w:rPr>
          <w:rFonts w:ascii="CordiaUPC" w:hAnsi="CordiaUPC" w:cs="CordiaUPC"/>
          <w:sz w:val="26"/>
          <w:szCs w:val="26"/>
          <w:lang w:val="en-AU"/>
        </w:rPr>
      </w:pPr>
    </w:p>
    <w:p w14:paraId="1B0E8472" w14:textId="16FBC5CF" w:rsidR="00EA02BF" w:rsidRDefault="00EA02BF" w:rsidP="00EA02BF">
      <w:pPr>
        <w:spacing w:line="240" w:lineRule="auto"/>
        <w:rPr>
          <w:rFonts w:ascii="CordiaUPC" w:hAnsi="CordiaUPC" w:cs="CordiaUPC"/>
          <w:sz w:val="26"/>
          <w:szCs w:val="26"/>
          <w:lang w:val="en-AU"/>
        </w:rPr>
      </w:pPr>
    </w:p>
    <w:p w14:paraId="53E0591C" w14:textId="60C768E0" w:rsidR="00EA02BF" w:rsidRDefault="00EA02BF" w:rsidP="00EA02BF">
      <w:pPr>
        <w:spacing w:line="240" w:lineRule="auto"/>
        <w:rPr>
          <w:rFonts w:ascii="CordiaUPC" w:hAnsi="CordiaUPC" w:cs="CordiaUPC"/>
          <w:sz w:val="26"/>
          <w:szCs w:val="26"/>
          <w:lang w:val="en-AU"/>
        </w:rPr>
      </w:pPr>
    </w:p>
    <w:p w14:paraId="5D0F542E" w14:textId="301D5DC0" w:rsidR="00EA02BF" w:rsidRDefault="00EA02BF" w:rsidP="00EA02BF">
      <w:pPr>
        <w:spacing w:line="240" w:lineRule="auto"/>
        <w:rPr>
          <w:rFonts w:ascii="CordiaUPC" w:hAnsi="CordiaUPC" w:cs="CordiaUPC"/>
          <w:sz w:val="26"/>
          <w:szCs w:val="26"/>
          <w:lang w:val="en-AU"/>
        </w:rPr>
      </w:pPr>
    </w:p>
    <w:p w14:paraId="71A25DF2" w14:textId="77777777" w:rsidR="00EA02BF" w:rsidRPr="00EA02BF" w:rsidRDefault="00EA02BF" w:rsidP="00EA02BF">
      <w:pPr>
        <w:spacing w:line="240" w:lineRule="auto"/>
        <w:rPr>
          <w:rFonts w:ascii="CordiaUPC" w:hAnsi="CordiaUPC" w:cs="CordiaUPC"/>
          <w:sz w:val="26"/>
          <w:szCs w:val="26"/>
          <w:lang w:val="en-AU"/>
        </w:rPr>
      </w:pPr>
    </w:p>
    <w:p w14:paraId="3DA0F6A5" w14:textId="39E75F27" w:rsidR="000E3966" w:rsidRPr="00E25722" w:rsidRDefault="00501E3E" w:rsidP="005748C7">
      <w:pPr>
        <w:pStyle w:val="index"/>
        <w:spacing w:after="0"/>
        <w:ind w:left="540" w:hanging="540"/>
        <w:rPr>
          <w:rFonts w:ascii="CordiaUPC" w:hAnsi="CordiaUPC" w:cs="CordiaUPC"/>
          <w:b/>
          <w:bCs/>
          <w:sz w:val="26"/>
          <w:szCs w:val="26"/>
          <w:cs/>
          <w:lang w:bidi="th-TH"/>
        </w:rPr>
      </w:pPr>
      <w:r w:rsidRPr="00E25722">
        <w:rPr>
          <w:rFonts w:ascii="CordiaUPC" w:hAnsi="CordiaUPC" w:cs="CordiaUPC" w:hint="cs"/>
          <w:b/>
          <w:bCs/>
          <w:sz w:val="26"/>
          <w:szCs w:val="26"/>
        </w:rPr>
        <w:t>1</w:t>
      </w:r>
      <w:r w:rsidR="007470AF">
        <w:rPr>
          <w:rFonts w:ascii="CordiaUPC" w:hAnsi="CordiaUPC" w:cs="CordiaUPC"/>
          <w:b/>
          <w:bCs/>
          <w:sz w:val="26"/>
          <w:szCs w:val="26"/>
        </w:rPr>
        <w:t>4</w:t>
      </w:r>
      <w:r w:rsidR="001642FD" w:rsidRPr="00E25722">
        <w:rPr>
          <w:rFonts w:ascii="CordiaUPC" w:hAnsi="CordiaUPC" w:cs="CordiaUPC" w:hint="cs"/>
          <w:b/>
          <w:bCs/>
          <w:sz w:val="26"/>
          <w:szCs w:val="26"/>
        </w:rPr>
        <w:t>.</w:t>
      </w:r>
      <w:r w:rsidR="004647C1" w:rsidRPr="00E25722">
        <w:rPr>
          <w:rFonts w:ascii="CordiaUPC" w:hAnsi="CordiaUPC" w:cs="CordiaUPC" w:hint="cs"/>
          <w:b/>
          <w:bCs/>
          <w:sz w:val="26"/>
          <w:szCs w:val="26"/>
        </w:rPr>
        <w:t>6</w:t>
      </w:r>
      <w:r w:rsidR="000E3966" w:rsidRPr="00E25722">
        <w:rPr>
          <w:rFonts w:ascii="CordiaUPC" w:hAnsi="CordiaUPC" w:cs="CordiaUPC" w:hint="cs"/>
          <w:b/>
          <w:bCs/>
          <w:sz w:val="26"/>
          <w:szCs w:val="26"/>
        </w:rPr>
        <w:tab/>
        <w:t>Loan</w:t>
      </w:r>
      <w:r w:rsidR="00D02081" w:rsidRPr="00E25722">
        <w:rPr>
          <w:rFonts w:ascii="CordiaUPC" w:hAnsi="CordiaUPC" w:cs="CordiaUPC" w:hint="cs"/>
          <w:b/>
          <w:bCs/>
          <w:sz w:val="26"/>
          <w:szCs w:val="26"/>
        </w:rPr>
        <w:t>s</w:t>
      </w:r>
      <w:r w:rsidR="000E3966" w:rsidRPr="00E25722">
        <w:rPr>
          <w:rFonts w:ascii="CordiaUPC" w:hAnsi="CordiaUPC" w:cs="CordiaUPC" w:hint="cs"/>
          <w:b/>
          <w:bCs/>
          <w:sz w:val="26"/>
          <w:szCs w:val="26"/>
        </w:rPr>
        <w:t xml:space="preserve"> to customers having problems with financial position and operating results</w:t>
      </w:r>
    </w:p>
    <w:p w14:paraId="2A6386B1" w14:textId="77777777" w:rsidR="00322188" w:rsidRDefault="00322188" w:rsidP="004647C1">
      <w:pPr>
        <w:pStyle w:val="index"/>
        <w:spacing w:after="0" w:line="240" w:lineRule="atLeast"/>
        <w:ind w:left="547"/>
        <w:jc w:val="both"/>
        <w:rPr>
          <w:rFonts w:ascii="CordiaUPC" w:hAnsi="CordiaUPC" w:cs="CordiaUPC"/>
          <w:sz w:val="26"/>
          <w:szCs w:val="26"/>
        </w:rPr>
      </w:pPr>
    </w:p>
    <w:p w14:paraId="4CA86E17" w14:textId="3E570457" w:rsidR="00505287" w:rsidRPr="00E25722" w:rsidRDefault="001642FD" w:rsidP="004647C1">
      <w:pPr>
        <w:pStyle w:val="index"/>
        <w:spacing w:after="0" w:line="240" w:lineRule="atLeast"/>
        <w:ind w:left="547"/>
        <w:jc w:val="both"/>
        <w:rPr>
          <w:rFonts w:ascii="CordiaUPC" w:hAnsi="CordiaUPC" w:cs="CordiaUPC"/>
          <w:sz w:val="26"/>
          <w:szCs w:val="26"/>
          <w:cs/>
          <w:lang w:bidi="th-TH"/>
        </w:rPr>
      </w:pPr>
      <w:r w:rsidRPr="00E25722">
        <w:rPr>
          <w:rFonts w:ascii="CordiaUPC" w:hAnsi="CordiaUPC" w:cs="CordiaUPC" w:hint="cs"/>
          <w:sz w:val="26"/>
          <w:szCs w:val="26"/>
        </w:rPr>
        <w:t xml:space="preserve">As at </w:t>
      </w:r>
      <w:r w:rsidR="00EC1DE2" w:rsidRPr="00887104">
        <w:rPr>
          <w:rFonts w:ascii="CordiaUPC" w:hAnsi="CordiaUPC" w:cs="CordiaUPC" w:hint="cs"/>
          <w:color w:val="000000"/>
          <w:sz w:val="26"/>
          <w:szCs w:val="26"/>
          <w:lang w:val="en-US" w:bidi="th-TH"/>
        </w:rPr>
        <w:t>30 June 202</w:t>
      </w:r>
      <w:r w:rsidR="00EC1DE2">
        <w:rPr>
          <w:rFonts w:ascii="CordiaUPC" w:hAnsi="CordiaUPC" w:cs="CordiaUPC"/>
          <w:color w:val="000000"/>
          <w:sz w:val="26"/>
          <w:szCs w:val="26"/>
          <w:lang w:val="en-US" w:bidi="th-TH"/>
        </w:rPr>
        <w:t>1</w:t>
      </w:r>
      <w:r w:rsidR="00EC1DE2" w:rsidRPr="00887104">
        <w:rPr>
          <w:rFonts w:ascii="CordiaUPC" w:hAnsi="CordiaUPC" w:cs="CordiaUPC" w:hint="cs"/>
          <w:color w:val="000000"/>
          <w:sz w:val="26"/>
          <w:szCs w:val="26"/>
          <w:lang w:val="en-US" w:bidi="th-TH"/>
        </w:rPr>
        <w:t xml:space="preserve"> and 31 December 2020</w:t>
      </w:r>
      <w:r w:rsidR="001E6154" w:rsidRPr="00E25722">
        <w:rPr>
          <w:rFonts w:ascii="CordiaUPC" w:hAnsi="CordiaUPC" w:cs="CordiaUPC" w:hint="cs"/>
          <w:sz w:val="26"/>
          <w:szCs w:val="26"/>
        </w:rPr>
        <w:t xml:space="preserve">, the Bank and its </w:t>
      </w:r>
      <w:r w:rsidR="005F1FEF" w:rsidRPr="00E25722">
        <w:rPr>
          <w:rFonts w:ascii="CordiaUPC" w:hAnsi="CordiaUPC" w:cs="CordiaUPC" w:hint="cs"/>
          <w:sz w:val="26"/>
          <w:szCs w:val="26"/>
        </w:rPr>
        <w:t>subsidiar</w:t>
      </w:r>
      <w:r w:rsidR="00FF6496" w:rsidRPr="00E25722">
        <w:rPr>
          <w:rFonts w:ascii="CordiaUPC" w:hAnsi="CordiaUPC" w:cs="CordiaUPC" w:hint="cs"/>
          <w:sz w:val="26"/>
          <w:szCs w:val="26"/>
        </w:rPr>
        <w:t>ies</w:t>
      </w:r>
      <w:r w:rsidR="005F1FEF" w:rsidRPr="00E25722">
        <w:rPr>
          <w:rFonts w:ascii="CordiaUPC" w:hAnsi="CordiaUPC" w:cs="CordiaUPC" w:hint="cs"/>
          <w:sz w:val="26"/>
          <w:szCs w:val="26"/>
        </w:rPr>
        <w:t xml:space="preserve"> </w:t>
      </w:r>
      <w:r w:rsidR="00505287" w:rsidRPr="00E25722">
        <w:rPr>
          <w:rFonts w:ascii="CordiaUPC" w:hAnsi="CordiaUPC" w:cs="CordiaUPC" w:hint="cs"/>
          <w:sz w:val="26"/>
          <w:szCs w:val="26"/>
        </w:rPr>
        <w:t xml:space="preserve">had loans and accrued interest receivables due from listed companies having problems with their financial position and operating results, and set aside </w:t>
      </w:r>
      <w:r w:rsidR="00FC0C26" w:rsidRPr="00E25722">
        <w:rPr>
          <w:rFonts w:ascii="CordiaUPC" w:hAnsi="CordiaUPC" w:cs="CordiaUPC" w:hint="cs"/>
          <w:sz w:val="26"/>
          <w:szCs w:val="26"/>
        </w:rPr>
        <w:t xml:space="preserve">allowance for expected credit loss </w:t>
      </w:r>
      <w:r w:rsidR="00505287" w:rsidRPr="00E25722">
        <w:rPr>
          <w:rFonts w:ascii="CordiaUPC" w:hAnsi="CordiaUPC" w:cs="CordiaUPC" w:hint="cs"/>
          <w:sz w:val="26"/>
          <w:szCs w:val="26"/>
        </w:rPr>
        <w:t>as follows:</w:t>
      </w:r>
    </w:p>
    <w:p w14:paraId="74943E25" w14:textId="77777777" w:rsidR="00127EDB" w:rsidRPr="00E25722" w:rsidRDefault="00127EDB" w:rsidP="004647C1">
      <w:pPr>
        <w:pStyle w:val="index"/>
        <w:spacing w:after="0" w:line="240" w:lineRule="atLeast"/>
        <w:ind w:left="547"/>
        <w:jc w:val="both"/>
        <w:rPr>
          <w:rFonts w:ascii="CordiaUPC" w:hAnsi="CordiaUPC" w:cs="CordiaUPC"/>
          <w:sz w:val="26"/>
          <w:szCs w:val="26"/>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646A17" w:rsidRPr="00E25722" w14:paraId="25E6ABB4" w14:textId="77777777" w:rsidTr="00FC0C26">
        <w:tc>
          <w:tcPr>
            <w:tcW w:w="2029" w:type="dxa"/>
          </w:tcPr>
          <w:p w14:paraId="762110D1" w14:textId="77777777" w:rsidR="00646A17" w:rsidRPr="00E25722" w:rsidRDefault="00646A17" w:rsidP="00E25722">
            <w:pPr>
              <w:pStyle w:val="index"/>
              <w:spacing w:after="0" w:line="200" w:lineRule="exact"/>
              <w:rPr>
                <w:rFonts w:ascii="CordiaUPC" w:hAnsi="CordiaUPC" w:cs="CordiaUPC"/>
                <w:szCs w:val="22"/>
                <w:lang w:val="en-GB"/>
              </w:rPr>
            </w:pPr>
            <w:r w:rsidRPr="00E25722">
              <w:rPr>
                <w:rFonts w:ascii="CordiaUPC" w:hAnsi="CordiaUPC" w:cs="CordiaUPC" w:hint="cs"/>
                <w:szCs w:val="22"/>
                <w:lang w:bidi="th-TH"/>
              </w:rPr>
              <w:br w:type="page"/>
            </w:r>
          </w:p>
        </w:tc>
        <w:tc>
          <w:tcPr>
            <w:tcW w:w="7476" w:type="dxa"/>
            <w:gridSpan w:val="15"/>
            <w:vAlign w:val="bottom"/>
          </w:tcPr>
          <w:p w14:paraId="6D8F1A09" w14:textId="77777777" w:rsidR="00646A17" w:rsidRPr="00E25722" w:rsidRDefault="00646A17" w:rsidP="00E25722">
            <w:pPr>
              <w:pStyle w:val="index"/>
              <w:spacing w:after="0" w:line="200" w:lineRule="exact"/>
              <w:jc w:val="center"/>
              <w:rPr>
                <w:rFonts w:ascii="CordiaUPC" w:hAnsi="CordiaUPC" w:cs="CordiaUPC"/>
                <w:b/>
                <w:bCs/>
                <w:szCs w:val="22"/>
                <w:lang w:val="en-GB"/>
              </w:rPr>
            </w:pPr>
            <w:r w:rsidRPr="00E25722">
              <w:rPr>
                <w:rFonts w:ascii="CordiaUPC" w:hAnsi="CordiaUPC" w:cs="CordiaUPC" w:hint="cs"/>
                <w:b/>
                <w:bCs/>
                <w:szCs w:val="22"/>
                <w:lang w:val="en-GB"/>
              </w:rPr>
              <w:t xml:space="preserve">Consolidated </w:t>
            </w:r>
          </w:p>
        </w:tc>
      </w:tr>
      <w:tr w:rsidR="00646A17" w:rsidRPr="00E25722" w14:paraId="13F33711" w14:textId="77777777" w:rsidTr="00FC0C26">
        <w:tc>
          <w:tcPr>
            <w:tcW w:w="2029" w:type="dxa"/>
          </w:tcPr>
          <w:p w14:paraId="1D55E98A" w14:textId="77777777" w:rsidR="00646A17" w:rsidRPr="00E25722" w:rsidRDefault="00646A17" w:rsidP="00E25722">
            <w:pPr>
              <w:pStyle w:val="index"/>
              <w:spacing w:after="0" w:line="200" w:lineRule="exact"/>
              <w:rPr>
                <w:rFonts w:ascii="CordiaUPC" w:hAnsi="CordiaUPC" w:cs="CordiaUPC"/>
                <w:szCs w:val="22"/>
                <w:lang w:val="en-GB"/>
              </w:rPr>
            </w:pPr>
          </w:p>
        </w:tc>
        <w:tc>
          <w:tcPr>
            <w:tcW w:w="3648" w:type="dxa"/>
            <w:gridSpan w:val="7"/>
            <w:vAlign w:val="bottom"/>
          </w:tcPr>
          <w:p w14:paraId="03ED221C" w14:textId="495D9B44" w:rsidR="00646A17" w:rsidRPr="00C32315" w:rsidRDefault="00C32315" w:rsidP="00E25722">
            <w:pPr>
              <w:pStyle w:val="index"/>
              <w:spacing w:after="0" w:line="200" w:lineRule="exact"/>
              <w:jc w:val="center"/>
              <w:rPr>
                <w:rFonts w:ascii="CordiaUPC" w:hAnsi="CordiaUPC" w:cs="CordiaUPC"/>
                <w:szCs w:val="22"/>
                <w:lang w:val="en-GB"/>
              </w:rPr>
            </w:pPr>
            <w:r w:rsidRPr="00C32315">
              <w:rPr>
                <w:rFonts w:ascii="CordiaUPC" w:hAnsi="CordiaUPC" w:cs="CordiaUPC" w:hint="cs"/>
                <w:color w:val="000000"/>
                <w:szCs w:val="22"/>
                <w:lang w:val="en-US" w:bidi="th-TH"/>
              </w:rPr>
              <w:t>30 June 202</w:t>
            </w:r>
            <w:r w:rsidRPr="00C32315">
              <w:rPr>
                <w:rFonts w:ascii="CordiaUPC" w:hAnsi="CordiaUPC" w:cs="CordiaUPC"/>
                <w:color w:val="000000"/>
                <w:szCs w:val="22"/>
                <w:lang w:val="en-US" w:bidi="th-TH"/>
              </w:rPr>
              <w:t>1</w:t>
            </w:r>
          </w:p>
        </w:tc>
        <w:tc>
          <w:tcPr>
            <w:tcW w:w="103" w:type="dxa"/>
            <w:vAlign w:val="bottom"/>
          </w:tcPr>
          <w:p w14:paraId="3B4250E2" w14:textId="77777777" w:rsidR="00646A17" w:rsidRPr="00C32315" w:rsidRDefault="00646A17" w:rsidP="00E25722">
            <w:pPr>
              <w:pStyle w:val="index"/>
              <w:spacing w:after="0" w:line="200" w:lineRule="exact"/>
              <w:jc w:val="center"/>
              <w:rPr>
                <w:rFonts w:ascii="CordiaUPC" w:hAnsi="CordiaUPC" w:cs="CordiaUPC"/>
                <w:szCs w:val="22"/>
                <w:lang w:val="en-GB"/>
              </w:rPr>
            </w:pPr>
          </w:p>
        </w:tc>
        <w:tc>
          <w:tcPr>
            <w:tcW w:w="3725" w:type="dxa"/>
            <w:gridSpan w:val="7"/>
            <w:vAlign w:val="bottom"/>
          </w:tcPr>
          <w:p w14:paraId="7A25B73A" w14:textId="184CC4BD" w:rsidR="00646A17" w:rsidRPr="00C32315" w:rsidRDefault="00C32315" w:rsidP="00E25722">
            <w:pPr>
              <w:pStyle w:val="index"/>
              <w:spacing w:after="0" w:line="200" w:lineRule="exact"/>
              <w:jc w:val="center"/>
              <w:rPr>
                <w:rFonts w:ascii="CordiaUPC" w:hAnsi="CordiaUPC" w:cs="CordiaUPC"/>
                <w:szCs w:val="22"/>
                <w:lang w:val="en-GB"/>
              </w:rPr>
            </w:pPr>
            <w:r w:rsidRPr="00C32315">
              <w:rPr>
                <w:rFonts w:ascii="CordiaUPC" w:hAnsi="CordiaUPC" w:cs="CordiaUPC" w:hint="cs"/>
                <w:color w:val="000000"/>
                <w:szCs w:val="22"/>
                <w:lang w:val="en-US" w:bidi="th-TH"/>
              </w:rPr>
              <w:t>31 December 2020</w:t>
            </w:r>
          </w:p>
        </w:tc>
      </w:tr>
      <w:tr w:rsidR="00646A17" w:rsidRPr="00E25722" w14:paraId="17FE1698" w14:textId="77777777" w:rsidTr="00FC0C26">
        <w:tc>
          <w:tcPr>
            <w:tcW w:w="2029" w:type="dxa"/>
            <w:vAlign w:val="bottom"/>
          </w:tcPr>
          <w:p w14:paraId="7494388D"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28" w:type="dxa"/>
            <w:vAlign w:val="bottom"/>
          </w:tcPr>
          <w:p w14:paraId="754A6DF5"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Number </w:t>
            </w:r>
            <w:r w:rsidR="00C60126" w:rsidRPr="00E25722">
              <w:rPr>
                <w:rFonts w:ascii="CordiaUPC" w:hAnsi="CordiaUPC" w:cs="CordiaUPC" w:hint="cs"/>
                <w:szCs w:val="22"/>
                <w:lang w:val="en-GB"/>
              </w:rPr>
              <w:t xml:space="preserve">  </w:t>
            </w:r>
            <w:r w:rsidRPr="00E25722">
              <w:rPr>
                <w:rFonts w:ascii="CordiaUPC" w:hAnsi="CordiaUPC" w:cs="CordiaUPC" w:hint="cs"/>
                <w:szCs w:val="22"/>
                <w:lang w:val="en-GB"/>
              </w:rPr>
              <w:t>of debtors</w:t>
            </w:r>
          </w:p>
        </w:tc>
        <w:tc>
          <w:tcPr>
            <w:tcW w:w="102" w:type="dxa"/>
            <w:vAlign w:val="bottom"/>
          </w:tcPr>
          <w:p w14:paraId="43695035"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40" w:type="dxa"/>
            <w:vAlign w:val="bottom"/>
          </w:tcPr>
          <w:p w14:paraId="3A36D300"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3" w:type="dxa"/>
            <w:vAlign w:val="bottom"/>
          </w:tcPr>
          <w:p w14:paraId="6449875B"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3" w:type="dxa"/>
            <w:vAlign w:val="bottom"/>
          </w:tcPr>
          <w:p w14:paraId="73DA9E86"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3" w:type="dxa"/>
            <w:vAlign w:val="bottom"/>
          </w:tcPr>
          <w:p w14:paraId="25006D2C"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9" w:type="dxa"/>
            <w:vAlign w:val="bottom"/>
          </w:tcPr>
          <w:p w14:paraId="1C68F971" w14:textId="1F3EDF80"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Allowance for </w:t>
            </w:r>
            <w:r w:rsidR="00553677" w:rsidRPr="00E25722">
              <w:rPr>
                <w:rFonts w:ascii="CordiaUPC" w:hAnsi="CordiaUPC" w:cs="CordiaUPC" w:hint="cs"/>
                <w:szCs w:val="22"/>
                <w:lang w:val="en-GB"/>
              </w:rPr>
              <w:t>expected credit loss</w:t>
            </w:r>
          </w:p>
        </w:tc>
        <w:tc>
          <w:tcPr>
            <w:tcW w:w="103" w:type="dxa"/>
            <w:vAlign w:val="bottom"/>
          </w:tcPr>
          <w:p w14:paraId="02363055"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29" w:type="dxa"/>
            <w:vAlign w:val="bottom"/>
          </w:tcPr>
          <w:p w14:paraId="73E8DCE8"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Number </w:t>
            </w:r>
            <w:r w:rsidR="00832129" w:rsidRPr="00E25722">
              <w:rPr>
                <w:rFonts w:ascii="CordiaUPC" w:hAnsi="CordiaUPC" w:cs="CordiaUPC" w:hint="cs"/>
                <w:szCs w:val="22"/>
                <w:lang w:val="en-GB"/>
              </w:rPr>
              <w:t xml:space="preserve">  </w:t>
            </w:r>
            <w:r w:rsidRPr="00E25722">
              <w:rPr>
                <w:rFonts w:ascii="CordiaUPC" w:hAnsi="CordiaUPC" w:cs="CordiaUPC" w:hint="cs"/>
                <w:szCs w:val="22"/>
                <w:lang w:val="en-GB"/>
              </w:rPr>
              <w:t>of debtors</w:t>
            </w:r>
          </w:p>
        </w:tc>
        <w:tc>
          <w:tcPr>
            <w:tcW w:w="180" w:type="dxa"/>
            <w:vAlign w:val="bottom"/>
          </w:tcPr>
          <w:p w14:paraId="476F9AAF"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40" w:type="dxa"/>
            <w:vAlign w:val="bottom"/>
          </w:tcPr>
          <w:p w14:paraId="1F8DF36F"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2" w:type="dxa"/>
            <w:vAlign w:val="bottom"/>
          </w:tcPr>
          <w:p w14:paraId="23C0A438"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3" w:type="dxa"/>
            <w:vAlign w:val="bottom"/>
          </w:tcPr>
          <w:p w14:paraId="3068C958" w14:textId="77777777" w:rsidR="00646A17" w:rsidRPr="00E25722" w:rsidRDefault="00646A17"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2" w:type="dxa"/>
            <w:vAlign w:val="bottom"/>
          </w:tcPr>
          <w:p w14:paraId="3F00F602" w14:textId="77777777" w:rsidR="00646A17" w:rsidRPr="00E25722" w:rsidRDefault="00646A17" w:rsidP="00E25722">
            <w:pPr>
              <w:pStyle w:val="index"/>
              <w:spacing w:after="0" w:line="200" w:lineRule="exact"/>
              <w:jc w:val="center"/>
              <w:rPr>
                <w:rFonts w:ascii="CordiaUPC" w:hAnsi="CordiaUPC" w:cs="CordiaUPC"/>
                <w:szCs w:val="22"/>
                <w:lang w:val="en-GB"/>
              </w:rPr>
            </w:pPr>
          </w:p>
        </w:tc>
        <w:tc>
          <w:tcPr>
            <w:tcW w:w="839" w:type="dxa"/>
            <w:vAlign w:val="bottom"/>
          </w:tcPr>
          <w:p w14:paraId="22EA77AE" w14:textId="6FE6BA28" w:rsidR="00646A17" w:rsidRPr="00E25722" w:rsidRDefault="00104014"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Allowance for expected credit loss</w:t>
            </w:r>
          </w:p>
        </w:tc>
      </w:tr>
      <w:tr w:rsidR="00FC0C26" w:rsidRPr="00E25722" w14:paraId="3695708D" w14:textId="77777777" w:rsidTr="00FC0C26">
        <w:tc>
          <w:tcPr>
            <w:tcW w:w="2029" w:type="dxa"/>
            <w:vAlign w:val="bottom"/>
          </w:tcPr>
          <w:p w14:paraId="4AF5BB37"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8" w:type="dxa"/>
            <w:vAlign w:val="bottom"/>
          </w:tcPr>
          <w:p w14:paraId="501C19B3"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02" w:type="dxa"/>
            <w:vAlign w:val="bottom"/>
          </w:tcPr>
          <w:p w14:paraId="6112D75E"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8" w:type="dxa"/>
            <w:gridSpan w:val="5"/>
            <w:vAlign w:val="bottom"/>
          </w:tcPr>
          <w:p w14:paraId="4FA190AE" w14:textId="4CE8E63E"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c>
          <w:tcPr>
            <w:tcW w:w="103" w:type="dxa"/>
            <w:vAlign w:val="bottom"/>
          </w:tcPr>
          <w:p w14:paraId="04383B8E"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9" w:type="dxa"/>
            <w:vAlign w:val="bottom"/>
          </w:tcPr>
          <w:p w14:paraId="7C516FFA"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80" w:type="dxa"/>
            <w:vAlign w:val="bottom"/>
          </w:tcPr>
          <w:p w14:paraId="5B41CF44"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6" w:type="dxa"/>
            <w:gridSpan w:val="5"/>
            <w:vAlign w:val="bottom"/>
          </w:tcPr>
          <w:p w14:paraId="524B8761" w14:textId="1DD5B3DD"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r>
      <w:tr w:rsidR="00602BAE" w:rsidRPr="00E25722" w14:paraId="46B157D8" w14:textId="77777777" w:rsidTr="00FC0C26">
        <w:tc>
          <w:tcPr>
            <w:tcW w:w="2029" w:type="dxa"/>
            <w:vAlign w:val="bottom"/>
          </w:tcPr>
          <w:p w14:paraId="29135D45" w14:textId="77777777" w:rsidR="00602BAE" w:rsidRPr="00E25722" w:rsidRDefault="00602BAE" w:rsidP="00602BAE">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Listed companies under delisting conditions</w:t>
            </w:r>
          </w:p>
          <w:p w14:paraId="66EDEA2B" w14:textId="77777777" w:rsidR="00602BAE" w:rsidRPr="00E25722" w:rsidRDefault="00602BAE" w:rsidP="00602BAE">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ab/>
              <w:t>in SET</w:t>
            </w:r>
          </w:p>
        </w:tc>
        <w:tc>
          <w:tcPr>
            <w:tcW w:w="828" w:type="dxa"/>
            <w:tcBorders>
              <w:bottom w:val="double" w:sz="4" w:space="0" w:color="auto"/>
            </w:tcBorders>
            <w:vAlign w:val="bottom"/>
          </w:tcPr>
          <w:p w14:paraId="503D661C" w14:textId="48ADCB02" w:rsidR="00602BAE" w:rsidRPr="00E25722" w:rsidRDefault="00602BAE" w:rsidP="00602BAE">
            <w:pPr>
              <w:tabs>
                <w:tab w:val="decimal" w:pos="610"/>
              </w:tabs>
              <w:spacing w:line="200" w:lineRule="exact"/>
              <w:ind w:left="-242" w:right="-50"/>
              <w:rPr>
                <w:rFonts w:ascii="CordiaUPC" w:hAnsi="CordiaUPC" w:cs="CordiaUPC"/>
                <w:b/>
                <w:bCs/>
                <w:szCs w:val="22"/>
                <w:cs/>
                <w:lang w:bidi="th-TH"/>
              </w:rPr>
            </w:pPr>
            <w:r>
              <w:rPr>
                <w:rFonts w:ascii="CordiaUPC" w:hAnsi="CordiaUPC" w:cs="CordiaUPC"/>
                <w:b/>
                <w:bCs/>
                <w:sz w:val="24"/>
                <w:szCs w:val="24"/>
              </w:rPr>
              <w:t>1</w:t>
            </w:r>
          </w:p>
        </w:tc>
        <w:tc>
          <w:tcPr>
            <w:tcW w:w="102" w:type="dxa"/>
            <w:vAlign w:val="bottom"/>
          </w:tcPr>
          <w:p w14:paraId="5E832EFD"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69AE928C" w14:textId="4E51EC29"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3</w:t>
            </w:r>
          </w:p>
        </w:tc>
        <w:tc>
          <w:tcPr>
            <w:tcW w:w="103" w:type="dxa"/>
            <w:vAlign w:val="bottom"/>
          </w:tcPr>
          <w:p w14:paraId="6939019D"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4AFFCE6F" w14:textId="37DDB1F8"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w:t>
            </w:r>
          </w:p>
        </w:tc>
        <w:tc>
          <w:tcPr>
            <w:tcW w:w="103" w:type="dxa"/>
            <w:vAlign w:val="bottom"/>
          </w:tcPr>
          <w:p w14:paraId="529F4F77"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44B86B96" w14:textId="4F013F19"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1</w:t>
            </w:r>
          </w:p>
        </w:tc>
        <w:tc>
          <w:tcPr>
            <w:tcW w:w="103" w:type="dxa"/>
            <w:vAlign w:val="bottom"/>
          </w:tcPr>
          <w:p w14:paraId="72042DC9" w14:textId="77777777" w:rsidR="00602BAE" w:rsidRPr="00E25722" w:rsidRDefault="00602BAE" w:rsidP="00602BAE">
            <w:pPr>
              <w:tabs>
                <w:tab w:val="decimal" w:pos="610"/>
              </w:tabs>
              <w:spacing w:line="200" w:lineRule="exact"/>
              <w:ind w:left="-242" w:right="-50"/>
              <w:rPr>
                <w:rFonts w:ascii="CordiaUPC" w:hAnsi="CordiaUPC" w:cs="CordiaUPC"/>
                <w:b/>
                <w:bCs/>
                <w:szCs w:val="22"/>
              </w:rPr>
            </w:pPr>
          </w:p>
        </w:tc>
        <w:tc>
          <w:tcPr>
            <w:tcW w:w="829" w:type="dxa"/>
            <w:tcBorders>
              <w:bottom w:val="double" w:sz="4" w:space="0" w:color="auto"/>
            </w:tcBorders>
            <w:vAlign w:val="bottom"/>
          </w:tcPr>
          <w:p w14:paraId="255D5F1F" w14:textId="2CC26B09" w:rsidR="00602BAE" w:rsidRPr="00E25722" w:rsidRDefault="00602BAE" w:rsidP="00602BAE">
            <w:pPr>
              <w:tabs>
                <w:tab w:val="decimal" w:pos="610"/>
              </w:tabs>
              <w:spacing w:line="200" w:lineRule="exact"/>
              <w:ind w:left="-242" w:right="-50"/>
              <w:rPr>
                <w:rFonts w:ascii="CordiaUPC" w:hAnsi="CordiaUPC" w:cs="CordiaUPC"/>
                <w:b/>
                <w:bCs/>
                <w:szCs w:val="22"/>
                <w:cs/>
                <w:lang w:bidi="th-TH"/>
              </w:rPr>
            </w:pPr>
            <w:r>
              <w:rPr>
                <w:rFonts w:ascii="CordiaUPC" w:hAnsi="CordiaUPC" w:cs="CordiaUPC"/>
                <w:b/>
                <w:bCs/>
                <w:sz w:val="24"/>
                <w:szCs w:val="24"/>
              </w:rPr>
              <w:t>1</w:t>
            </w:r>
          </w:p>
        </w:tc>
        <w:tc>
          <w:tcPr>
            <w:tcW w:w="180" w:type="dxa"/>
            <w:vAlign w:val="bottom"/>
          </w:tcPr>
          <w:p w14:paraId="0A16FFB5"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2F5C7542" w14:textId="0DBB4A7C"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3</w:t>
            </w:r>
          </w:p>
        </w:tc>
        <w:tc>
          <w:tcPr>
            <w:tcW w:w="102" w:type="dxa"/>
            <w:vAlign w:val="bottom"/>
          </w:tcPr>
          <w:p w14:paraId="090B28CA"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0C288F9F" w14:textId="5EFC9B6B"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w:t>
            </w:r>
          </w:p>
        </w:tc>
        <w:tc>
          <w:tcPr>
            <w:tcW w:w="102" w:type="dxa"/>
            <w:vAlign w:val="bottom"/>
          </w:tcPr>
          <w:p w14:paraId="0B1A901F" w14:textId="77777777" w:rsidR="00602BAE" w:rsidRPr="00E25722" w:rsidRDefault="00602BAE" w:rsidP="00602BAE">
            <w:pPr>
              <w:tabs>
                <w:tab w:val="decimal" w:pos="61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1517A212" w14:textId="7761147E" w:rsidR="00602BAE" w:rsidRPr="00E25722" w:rsidRDefault="00602BAE" w:rsidP="00602BAE">
            <w:pPr>
              <w:tabs>
                <w:tab w:val="decimal" w:pos="610"/>
              </w:tabs>
              <w:spacing w:line="200" w:lineRule="exact"/>
              <w:ind w:left="-242" w:right="-50"/>
              <w:rPr>
                <w:rFonts w:ascii="CordiaUPC" w:hAnsi="CordiaUPC" w:cs="CordiaUPC"/>
                <w:b/>
                <w:bCs/>
                <w:szCs w:val="22"/>
                <w:lang w:bidi="th-TH"/>
              </w:rPr>
            </w:pPr>
            <w:r>
              <w:rPr>
                <w:rFonts w:ascii="CordiaUPC" w:hAnsi="CordiaUPC" w:cs="CordiaUPC"/>
                <w:b/>
                <w:bCs/>
                <w:sz w:val="24"/>
                <w:szCs w:val="24"/>
              </w:rPr>
              <w:t>1</w:t>
            </w:r>
          </w:p>
        </w:tc>
      </w:tr>
    </w:tbl>
    <w:p w14:paraId="1C83C200" w14:textId="77777777" w:rsidR="002017E9" w:rsidRPr="00E25722" w:rsidRDefault="002017E9" w:rsidP="00E25722">
      <w:pPr>
        <w:pStyle w:val="index"/>
        <w:spacing w:after="0" w:line="200" w:lineRule="exact"/>
        <w:ind w:left="540" w:hanging="540"/>
        <w:rPr>
          <w:rFonts w:ascii="CordiaUPC" w:hAnsi="CordiaUPC" w:cs="CordiaUPC"/>
          <w:b/>
          <w:bCs/>
          <w:szCs w:val="22"/>
          <w:lang w:bidi="th-TH"/>
        </w:rPr>
      </w:pPr>
    </w:p>
    <w:tbl>
      <w:tblPr>
        <w:tblW w:w="9505" w:type="dxa"/>
        <w:tblInd w:w="479" w:type="dxa"/>
        <w:tblCellMar>
          <w:left w:w="29" w:type="dxa"/>
          <w:right w:w="58" w:type="dxa"/>
        </w:tblCellMar>
        <w:tblLook w:val="04A0" w:firstRow="1" w:lastRow="0" w:firstColumn="1" w:lastColumn="0" w:noHBand="0" w:noVBand="1"/>
      </w:tblPr>
      <w:tblGrid>
        <w:gridCol w:w="2029"/>
        <w:gridCol w:w="828"/>
        <w:gridCol w:w="102"/>
        <w:gridCol w:w="840"/>
        <w:gridCol w:w="103"/>
        <w:gridCol w:w="833"/>
        <w:gridCol w:w="103"/>
        <w:gridCol w:w="839"/>
        <w:gridCol w:w="103"/>
        <w:gridCol w:w="829"/>
        <w:gridCol w:w="180"/>
        <w:gridCol w:w="840"/>
        <w:gridCol w:w="102"/>
        <w:gridCol w:w="833"/>
        <w:gridCol w:w="102"/>
        <w:gridCol w:w="839"/>
      </w:tblGrid>
      <w:tr w:rsidR="002017E9" w:rsidRPr="00E25722" w14:paraId="4616B54E" w14:textId="77777777" w:rsidTr="00FC0C26">
        <w:tc>
          <w:tcPr>
            <w:tcW w:w="2029" w:type="dxa"/>
          </w:tcPr>
          <w:p w14:paraId="05B64D40" w14:textId="77777777" w:rsidR="002017E9" w:rsidRPr="00E25722" w:rsidRDefault="002017E9" w:rsidP="00E25722">
            <w:pPr>
              <w:pStyle w:val="index"/>
              <w:spacing w:after="0" w:line="200" w:lineRule="exact"/>
              <w:rPr>
                <w:rFonts w:ascii="CordiaUPC" w:hAnsi="CordiaUPC" w:cs="CordiaUPC"/>
                <w:szCs w:val="22"/>
                <w:lang w:val="en-GB"/>
              </w:rPr>
            </w:pPr>
            <w:r w:rsidRPr="00E25722">
              <w:rPr>
                <w:rFonts w:ascii="CordiaUPC" w:hAnsi="CordiaUPC" w:cs="CordiaUPC" w:hint="cs"/>
                <w:szCs w:val="22"/>
                <w:lang w:bidi="th-TH"/>
              </w:rPr>
              <w:br w:type="page"/>
            </w:r>
          </w:p>
        </w:tc>
        <w:tc>
          <w:tcPr>
            <w:tcW w:w="7476" w:type="dxa"/>
            <w:gridSpan w:val="15"/>
            <w:vAlign w:val="bottom"/>
          </w:tcPr>
          <w:p w14:paraId="3DBE3C29" w14:textId="77777777" w:rsidR="002017E9" w:rsidRPr="00E25722" w:rsidRDefault="002017E9" w:rsidP="00E25722">
            <w:pPr>
              <w:pStyle w:val="index"/>
              <w:spacing w:after="0" w:line="200" w:lineRule="exact"/>
              <w:jc w:val="center"/>
              <w:rPr>
                <w:rFonts w:ascii="CordiaUPC" w:hAnsi="CordiaUPC" w:cs="CordiaUPC"/>
                <w:b/>
                <w:bCs/>
                <w:szCs w:val="22"/>
                <w:lang w:val="en-GB"/>
              </w:rPr>
            </w:pPr>
            <w:r w:rsidRPr="00E25722">
              <w:rPr>
                <w:rFonts w:ascii="CordiaUPC" w:hAnsi="CordiaUPC" w:cs="CordiaUPC" w:hint="cs"/>
                <w:b/>
                <w:bCs/>
                <w:szCs w:val="22"/>
                <w:lang w:val="en-GB"/>
              </w:rPr>
              <w:t>Bank only</w:t>
            </w:r>
          </w:p>
        </w:tc>
      </w:tr>
      <w:tr w:rsidR="00C32315" w:rsidRPr="00E25722" w14:paraId="112A3F93" w14:textId="77777777" w:rsidTr="00FC0C26">
        <w:tc>
          <w:tcPr>
            <w:tcW w:w="2029" w:type="dxa"/>
          </w:tcPr>
          <w:p w14:paraId="703644F4" w14:textId="77777777" w:rsidR="00C32315" w:rsidRPr="00E25722" w:rsidRDefault="00C32315" w:rsidP="00C32315">
            <w:pPr>
              <w:pStyle w:val="index"/>
              <w:spacing w:after="0" w:line="200" w:lineRule="exact"/>
              <w:rPr>
                <w:rFonts w:ascii="CordiaUPC" w:hAnsi="CordiaUPC" w:cs="CordiaUPC"/>
                <w:szCs w:val="22"/>
                <w:lang w:val="en-GB"/>
              </w:rPr>
            </w:pPr>
          </w:p>
        </w:tc>
        <w:tc>
          <w:tcPr>
            <w:tcW w:w="3648" w:type="dxa"/>
            <w:gridSpan w:val="7"/>
            <w:vAlign w:val="bottom"/>
          </w:tcPr>
          <w:p w14:paraId="6D0039C0" w14:textId="2367CCD3" w:rsidR="00C32315" w:rsidRPr="00E25722" w:rsidRDefault="00C32315" w:rsidP="00C32315">
            <w:pPr>
              <w:pStyle w:val="index"/>
              <w:spacing w:after="0" w:line="200" w:lineRule="exact"/>
              <w:jc w:val="center"/>
              <w:rPr>
                <w:rFonts w:ascii="CordiaUPC" w:hAnsi="CordiaUPC" w:cs="CordiaUPC"/>
                <w:szCs w:val="22"/>
                <w:lang w:val="en-GB"/>
              </w:rPr>
            </w:pPr>
            <w:r w:rsidRPr="00C32315">
              <w:rPr>
                <w:rFonts w:ascii="CordiaUPC" w:hAnsi="CordiaUPC" w:cs="CordiaUPC" w:hint="cs"/>
                <w:color w:val="000000"/>
                <w:szCs w:val="22"/>
                <w:lang w:val="en-US" w:bidi="th-TH"/>
              </w:rPr>
              <w:t>30 June 202</w:t>
            </w:r>
            <w:r w:rsidRPr="00C32315">
              <w:rPr>
                <w:rFonts w:ascii="CordiaUPC" w:hAnsi="CordiaUPC" w:cs="CordiaUPC"/>
                <w:color w:val="000000"/>
                <w:szCs w:val="22"/>
                <w:lang w:val="en-US" w:bidi="th-TH"/>
              </w:rPr>
              <w:t>1</w:t>
            </w:r>
          </w:p>
        </w:tc>
        <w:tc>
          <w:tcPr>
            <w:tcW w:w="103" w:type="dxa"/>
            <w:vAlign w:val="bottom"/>
          </w:tcPr>
          <w:p w14:paraId="3CB4775B" w14:textId="77777777" w:rsidR="00C32315" w:rsidRPr="00E25722" w:rsidRDefault="00C32315" w:rsidP="00C32315">
            <w:pPr>
              <w:pStyle w:val="index"/>
              <w:spacing w:after="0" w:line="200" w:lineRule="exact"/>
              <w:jc w:val="center"/>
              <w:rPr>
                <w:rFonts w:ascii="CordiaUPC" w:hAnsi="CordiaUPC" w:cs="CordiaUPC"/>
                <w:szCs w:val="22"/>
                <w:lang w:val="en-GB"/>
              </w:rPr>
            </w:pPr>
          </w:p>
        </w:tc>
        <w:tc>
          <w:tcPr>
            <w:tcW w:w="3725" w:type="dxa"/>
            <w:gridSpan w:val="7"/>
            <w:vAlign w:val="bottom"/>
          </w:tcPr>
          <w:p w14:paraId="7253BA98" w14:textId="344CAD4D" w:rsidR="00C32315" w:rsidRPr="00E25722" w:rsidRDefault="00C32315" w:rsidP="00C32315">
            <w:pPr>
              <w:pStyle w:val="index"/>
              <w:spacing w:after="0" w:line="200" w:lineRule="exact"/>
              <w:jc w:val="center"/>
              <w:rPr>
                <w:rFonts w:ascii="CordiaUPC" w:hAnsi="CordiaUPC" w:cs="CordiaUPC"/>
                <w:szCs w:val="22"/>
                <w:lang w:val="en-GB"/>
              </w:rPr>
            </w:pPr>
            <w:r w:rsidRPr="00C32315">
              <w:rPr>
                <w:rFonts w:ascii="CordiaUPC" w:hAnsi="CordiaUPC" w:cs="CordiaUPC" w:hint="cs"/>
                <w:color w:val="000000"/>
                <w:szCs w:val="22"/>
                <w:lang w:val="en-US" w:bidi="th-TH"/>
              </w:rPr>
              <w:t>31 December 2020</w:t>
            </w:r>
          </w:p>
        </w:tc>
      </w:tr>
      <w:tr w:rsidR="002017E9" w:rsidRPr="00E25722" w14:paraId="0621572D" w14:textId="77777777" w:rsidTr="00FC0C26">
        <w:tc>
          <w:tcPr>
            <w:tcW w:w="2029" w:type="dxa"/>
            <w:vAlign w:val="bottom"/>
          </w:tcPr>
          <w:p w14:paraId="1CD5A2AD"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28" w:type="dxa"/>
            <w:vAlign w:val="bottom"/>
          </w:tcPr>
          <w:p w14:paraId="4ACE8A22"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Number   of debtors</w:t>
            </w:r>
          </w:p>
        </w:tc>
        <w:tc>
          <w:tcPr>
            <w:tcW w:w="102" w:type="dxa"/>
            <w:vAlign w:val="bottom"/>
          </w:tcPr>
          <w:p w14:paraId="70961889"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40" w:type="dxa"/>
            <w:vAlign w:val="bottom"/>
          </w:tcPr>
          <w:p w14:paraId="493825F9"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3" w:type="dxa"/>
            <w:vAlign w:val="bottom"/>
          </w:tcPr>
          <w:p w14:paraId="0A159202"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33" w:type="dxa"/>
            <w:vAlign w:val="bottom"/>
          </w:tcPr>
          <w:p w14:paraId="788F1451"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3" w:type="dxa"/>
            <w:vAlign w:val="bottom"/>
          </w:tcPr>
          <w:p w14:paraId="240B4D1B"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39" w:type="dxa"/>
            <w:vAlign w:val="bottom"/>
          </w:tcPr>
          <w:p w14:paraId="6099CB04" w14:textId="6EFA32A4"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 xml:space="preserve">Allowance for </w:t>
            </w:r>
            <w:r w:rsidR="00553677" w:rsidRPr="00E25722">
              <w:rPr>
                <w:rFonts w:ascii="CordiaUPC" w:hAnsi="CordiaUPC" w:cs="CordiaUPC" w:hint="cs"/>
                <w:szCs w:val="22"/>
                <w:lang w:val="en-GB"/>
              </w:rPr>
              <w:t>expect</w:t>
            </w:r>
            <w:r w:rsidR="0084003C" w:rsidRPr="00E25722">
              <w:rPr>
                <w:rFonts w:ascii="CordiaUPC" w:hAnsi="CordiaUPC" w:cs="CordiaUPC" w:hint="cs"/>
                <w:szCs w:val="22"/>
                <w:lang w:val="en-GB"/>
              </w:rPr>
              <w:t>ed</w:t>
            </w:r>
            <w:r w:rsidR="00553677" w:rsidRPr="00E25722">
              <w:rPr>
                <w:rFonts w:ascii="CordiaUPC" w:hAnsi="CordiaUPC" w:cs="CordiaUPC" w:hint="cs"/>
                <w:szCs w:val="22"/>
                <w:lang w:val="en-GB"/>
              </w:rPr>
              <w:t xml:space="preserve"> credit loss</w:t>
            </w:r>
          </w:p>
        </w:tc>
        <w:tc>
          <w:tcPr>
            <w:tcW w:w="103" w:type="dxa"/>
            <w:vAlign w:val="bottom"/>
          </w:tcPr>
          <w:p w14:paraId="070E39DD"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29" w:type="dxa"/>
            <w:vAlign w:val="bottom"/>
          </w:tcPr>
          <w:p w14:paraId="47CE8BDB"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Number   of debtors</w:t>
            </w:r>
          </w:p>
        </w:tc>
        <w:tc>
          <w:tcPr>
            <w:tcW w:w="180" w:type="dxa"/>
            <w:vAlign w:val="bottom"/>
          </w:tcPr>
          <w:p w14:paraId="59D82FB7"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40" w:type="dxa"/>
            <w:vAlign w:val="bottom"/>
          </w:tcPr>
          <w:p w14:paraId="55AB738B"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Loans and accrued interest receivables</w:t>
            </w:r>
          </w:p>
        </w:tc>
        <w:tc>
          <w:tcPr>
            <w:tcW w:w="102" w:type="dxa"/>
            <w:vAlign w:val="bottom"/>
          </w:tcPr>
          <w:p w14:paraId="2D7C8333"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33" w:type="dxa"/>
            <w:vAlign w:val="bottom"/>
          </w:tcPr>
          <w:p w14:paraId="1CC1FDFE" w14:textId="77777777" w:rsidR="002017E9" w:rsidRPr="00E25722" w:rsidRDefault="002017E9"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Collateral</w:t>
            </w:r>
          </w:p>
        </w:tc>
        <w:tc>
          <w:tcPr>
            <w:tcW w:w="102" w:type="dxa"/>
            <w:vAlign w:val="bottom"/>
          </w:tcPr>
          <w:p w14:paraId="5939B12B" w14:textId="77777777" w:rsidR="002017E9" w:rsidRPr="00E25722" w:rsidRDefault="002017E9" w:rsidP="00E25722">
            <w:pPr>
              <w:pStyle w:val="index"/>
              <w:spacing w:after="0" w:line="200" w:lineRule="exact"/>
              <w:jc w:val="center"/>
              <w:rPr>
                <w:rFonts w:ascii="CordiaUPC" w:hAnsi="CordiaUPC" w:cs="CordiaUPC"/>
                <w:szCs w:val="22"/>
                <w:lang w:val="en-GB"/>
              </w:rPr>
            </w:pPr>
          </w:p>
        </w:tc>
        <w:tc>
          <w:tcPr>
            <w:tcW w:w="839" w:type="dxa"/>
            <w:vAlign w:val="bottom"/>
          </w:tcPr>
          <w:p w14:paraId="154EABCB" w14:textId="3CC747D6" w:rsidR="002017E9" w:rsidRPr="00E25722" w:rsidRDefault="00104014" w:rsidP="00E25722">
            <w:pPr>
              <w:pStyle w:val="index"/>
              <w:spacing w:after="0" w:line="200" w:lineRule="exact"/>
              <w:jc w:val="center"/>
              <w:rPr>
                <w:rFonts w:ascii="CordiaUPC" w:hAnsi="CordiaUPC" w:cs="CordiaUPC"/>
                <w:szCs w:val="22"/>
                <w:lang w:val="en-GB"/>
              </w:rPr>
            </w:pPr>
            <w:r w:rsidRPr="00E25722">
              <w:rPr>
                <w:rFonts w:ascii="CordiaUPC" w:hAnsi="CordiaUPC" w:cs="CordiaUPC" w:hint="cs"/>
                <w:szCs w:val="22"/>
                <w:lang w:val="en-GB"/>
              </w:rPr>
              <w:t>Allowance for expected credit loss</w:t>
            </w:r>
          </w:p>
        </w:tc>
      </w:tr>
      <w:tr w:rsidR="00FC0C26" w:rsidRPr="00E25722" w14:paraId="6BBAF5CF" w14:textId="77777777" w:rsidTr="00FC0C26">
        <w:tc>
          <w:tcPr>
            <w:tcW w:w="2029" w:type="dxa"/>
            <w:vAlign w:val="bottom"/>
          </w:tcPr>
          <w:p w14:paraId="01657D05"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8" w:type="dxa"/>
            <w:vAlign w:val="bottom"/>
          </w:tcPr>
          <w:p w14:paraId="2D79D626"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02" w:type="dxa"/>
            <w:vAlign w:val="bottom"/>
          </w:tcPr>
          <w:p w14:paraId="36194586"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8" w:type="dxa"/>
            <w:gridSpan w:val="5"/>
            <w:vAlign w:val="bottom"/>
          </w:tcPr>
          <w:p w14:paraId="2891B285" w14:textId="172F4616"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c>
          <w:tcPr>
            <w:tcW w:w="103" w:type="dxa"/>
            <w:vAlign w:val="bottom"/>
          </w:tcPr>
          <w:p w14:paraId="787A6710"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829" w:type="dxa"/>
            <w:vAlign w:val="bottom"/>
          </w:tcPr>
          <w:p w14:paraId="0AD0CD59"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180" w:type="dxa"/>
            <w:vAlign w:val="bottom"/>
          </w:tcPr>
          <w:p w14:paraId="07627E9E" w14:textId="77777777" w:rsidR="00FC0C26" w:rsidRPr="00E25722" w:rsidRDefault="00FC0C26" w:rsidP="00E25722">
            <w:pPr>
              <w:pStyle w:val="index"/>
              <w:spacing w:after="0" w:line="200" w:lineRule="exact"/>
              <w:jc w:val="center"/>
              <w:rPr>
                <w:rFonts w:ascii="CordiaUPC" w:hAnsi="CordiaUPC" w:cs="CordiaUPC"/>
                <w:szCs w:val="22"/>
                <w:lang w:val="en-GB"/>
              </w:rPr>
            </w:pPr>
          </w:p>
        </w:tc>
        <w:tc>
          <w:tcPr>
            <w:tcW w:w="2716" w:type="dxa"/>
            <w:gridSpan w:val="5"/>
            <w:vAlign w:val="bottom"/>
          </w:tcPr>
          <w:p w14:paraId="2CF26FE2" w14:textId="50A04817" w:rsidR="00FC0C26" w:rsidRPr="00E25722" w:rsidRDefault="00FC0C26" w:rsidP="00E25722">
            <w:pPr>
              <w:pStyle w:val="index"/>
              <w:spacing w:after="0" w:line="200" w:lineRule="exact"/>
              <w:jc w:val="center"/>
              <w:rPr>
                <w:rFonts w:ascii="CordiaUPC" w:hAnsi="CordiaUPC" w:cs="CordiaUPC"/>
                <w:szCs w:val="22"/>
                <w:lang w:val="en-GB"/>
              </w:rPr>
            </w:pPr>
            <w:r w:rsidRPr="00E25722">
              <w:rPr>
                <w:rFonts w:ascii="CordiaUPC" w:hAnsi="CordiaUPC" w:cs="CordiaUPC" w:hint="cs"/>
                <w:i/>
                <w:iCs/>
                <w:szCs w:val="22"/>
                <w:lang w:val="en-GB"/>
              </w:rPr>
              <w:t>(in million Baht)</w:t>
            </w:r>
          </w:p>
        </w:tc>
      </w:tr>
      <w:tr w:rsidR="00602BAE" w:rsidRPr="00E25722" w14:paraId="28DBED4B" w14:textId="77777777" w:rsidTr="00FC0C26">
        <w:tc>
          <w:tcPr>
            <w:tcW w:w="2029" w:type="dxa"/>
            <w:vAlign w:val="bottom"/>
          </w:tcPr>
          <w:p w14:paraId="213B5F40" w14:textId="77777777" w:rsidR="00602BAE" w:rsidRPr="00E25722" w:rsidRDefault="00602BAE" w:rsidP="00602BAE">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Listed companies under delisting conditions</w:t>
            </w:r>
          </w:p>
          <w:p w14:paraId="7DC1CE79" w14:textId="77777777" w:rsidR="00602BAE" w:rsidRPr="00E25722" w:rsidRDefault="00602BAE" w:rsidP="00602BAE">
            <w:pPr>
              <w:pStyle w:val="index"/>
              <w:spacing w:after="0" w:line="200" w:lineRule="exact"/>
              <w:ind w:left="270" w:hanging="180"/>
              <w:rPr>
                <w:rFonts w:ascii="CordiaUPC" w:hAnsi="CordiaUPC" w:cs="CordiaUPC"/>
                <w:b/>
                <w:bCs/>
                <w:szCs w:val="22"/>
                <w:lang w:val="en-GB"/>
              </w:rPr>
            </w:pPr>
            <w:r w:rsidRPr="00E25722">
              <w:rPr>
                <w:rFonts w:ascii="CordiaUPC" w:hAnsi="CordiaUPC" w:cs="CordiaUPC" w:hint="cs"/>
                <w:b/>
                <w:bCs/>
                <w:szCs w:val="22"/>
                <w:lang w:val="en-GB"/>
              </w:rPr>
              <w:tab/>
              <w:t>in SET</w:t>
            </w:r>
          </w:p>
        </w:tc>
        <w:tc>
          <w:tcPr>
            <w:tcW w:w="828" w:type="dxa"/>
            <w:tcBorders>
              <w:bottom w:val="double" w:sz="4" w:space="0" w:color="auto"/>
            </w:tcBorders>
            <w:vAlign w:val="bottom"/>
          </w:tcPr>
          <w:p w14:paraId="0F1AE8F4" w14:textId="49A99C6D" w:rsidR="00602BAE" w:rsidRPr="00E25722" w:rsidRDefault="00602BAE" w:rsidP="00602BAE">
            <w:pPr>
              <w:tabs>
                <w:tab w:val="decimal" w:pos="660"/>
              </w:tabs>
              <w:spacing w:line="200" w:lineRule="exact"/>
              <w:ind w:left="-242" w:right="-50"/>
              <w:rPr>
                <w:rFonts w:ascii="CordiaUPC" w:hAnsi="CordiaUPC" w:cs="CordiaUPC"/>
                <w:b/>
                <w:bCs/>
                <w:szCs w:val="22"/>
                <w:cs/>
                <w:lang w:bidi="th-TH"/>
              </w:rPr>
            </w:pPr>
            <w:r>
              <w:rPr>
                <w:rFonts w:ascii="CordiaUPC" w:hAnsi="CordiaUPC" w:cs="CordiaUPC"/>
                <w:b/>
                <w:bCs/>
                <w:sz w:val="24"/>
                <w:szCs w:val="24"/>
              </w:rPr>
              <w:t>1</w:t>
            </w:r>
          </w:p>
        </w:tc>
        <w:tc>
          <w:tcPr>
            <w:tcW w:w="102" w:type="dxa"/>
            <w:vAlign w:val="bottom"/>
          </w:tcPr>
          <w:p w14:paraId="166788D3" w14:textId="77777777" w:rsidR="00602BAE" w:rsidRPr="00E25722" w:rsidRDefault="00602BAE" w:rsidP="00602BAE">
            <w:pPr>
              <w:tabs>
                <w:tab w:val="decimal" w:pos="66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1CF8B243" w14:textId="0AE2CB1B" w:rsidR="00602BAE" w:rsidRPr="00E25722" w:rsidRDefault="00602BAE" w:rsidP="00602BAE">
            <w:pPr>
              <w:tabs>
                <w:tab w:val="decimal" w:pos="660"/>
              </w:tabs>
              <w:spacing w:line="200" w:lineRule="exact"/>
              <w:ind w:left="-242" w:right="-50"/>
              <w:rPr>
                <w:rFonts w:ascii="CordiaUPC" w:hAnsi="CordiaUPC" w:cs="CordiaUPC"/>
                <w:b/>
                <w:bCs/>
                <w:szCs w:val="22"/>
                <w:lang w:bidi="th-TH"/>
              </w:rPr>
            </w:pPr>
            <w:r>
              <w:rPr>
                <w:rFonts w:ascii="CordiaUPC" w:hAnsi="CordiaUPC" w:cs="CordiaUPC"/>
                <w:b/>
                <w:bCs/>
                <w:sz w:val="24"/>
                <w:szCs w:val="24"/>
              </w:rPr>
              <w:t>3</w:t>
            </w:r>
          </w:p>
        </w:tc>
        <w:tc>
          <w:tcPr>
            <w:tcW w:w="103" w:type="dxa"/>
            <w:vAlign w:val="bottom"/>
          </w:tcPr>
          <w:p w14:paraId="0BDB833E" w14:textId="77777777" w:rsidR="00602BAE" w:rsidRPr="00E25722" w:rsidRDefault="00602BAE" w:rsidP="00602BAE">
            <w:pPr>
              <w:tabs>
                <w:tab w:val="decimal" w:pos="66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7F469F43" w14:textId="3996858E" w:rsidR="00602BAE" w:rsidRPr="00E25722" w:rsidRDefault="00602BAE" w:rsidP="00602BAE">
            <w:pPr>
              <w:tabs>
                <w:tab w:val="decimal" w:pos="660"/>
              </w:tabs>
              <w:spacing w:line="200" w:lineRule="exact"/>
              <w:ind w:left="-242" w:right="-50"/>
              <w:rPr>
                <w:rFonts w:ascii="CordiaUPC" w:hAnsi="CordiaUPC" w:cs="CordiaUPC"/>
                <w:b/>
                <w:bCs/>
                <w:szCs w:val="22"/>
                <w:lang w:bidi="th-TH"/>
              </w:rPr>
            </w:pPr>
            <w:r>
              <w:rPr>
                <w:rFonts w:ascii="CordiaUPC" w:hAnsi="CordiaUPC" w:cs="CordiaUPC"/>
                <w:b/>
                <w:bCs/>
                <w:sz w:val="24"/>
                <w:szCs w:val="24"/>
              </w:rPr>
              <w:t>-</w:t>
            </w:r>
          </w:p>
        </w:tc>
        <w:tc>
          <w:tcPr>
            <w:tcW w:w="103" w:type="dxa"/>
            <w:vAlign w:val="bottom"/>
          </w:tcPr>
          <w:p w14:paraId="5358C0F4" w14:textId="77777777" w:rsidR="00602BAE" w:rsidRPr="00E25722" w:rsidRDefault="00602BAE" w:rsidP="00602BAE">
            <w:pPr>
              <w:tabs>
                <w:tab w:val="decimal" w:pos="66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0EEF34F9" w14:textId="5E8E5BA5" w:rsidR="00602BAE" w:rsidRPr="00E25722" w:rsidRDefault="00602BAE" w:rsidP="00602BAE">
            <w:pPr>
              <w:tabs>
                <w:tab w:val="decimal" w:pos="660"/>
              </w:tabs>
              <w:spacing w:line="200" w:lineRule="exact"/>
              <w:ind w:left="-242" w:right="-50"/>
              <w:rPr>
                <w:rFonts w:ascii="CordiaUPC" w:hAnsi="CordiaUPC" w:cs="CordiaUPC"/>
                <w:b/>
                <w:bCs/>
                <w:szCs w:val="22"/>
                <w:lang w:bidi="th-TH"/>
              </w:rPr>
            </w:pPr>
            <w:r>
              <w:rPr>
                <w:rFonts w:ascii="CordiaUPC" w:hAnsi="CordiaUPC" w:cs="CordiaUPC"/>
                <w:b/>
                <w:bCs/>
                <w:sz w:val="24"/>
                <w:szCs w:val="24"/>
              </w:rPr>
              <w:t>1</w:t>
            </w:r>
          </w:p>
        </w:tc>
        <w:tc>
          <w:tcPr>
            <w:tcW w:w="103" w:type="dxa"/>
            <w:vAlign w:val="bottom"/>
          </w:tcPr>
          <w:p w14:paraId="09CFF041" w14:textId="77777777" w:rsidR="00602BAE" w:rsidRPr="00E25722" w:rsidRDefault="00602BAE" w:rsidP="00602BAE">
            <w:pPr>
              <w:tabs>
                <w:tab w:val="decimal" w:pos="660"/>
              </w:tabs>
              <w:spacing w:line="200" w:lineRule="exact"/>
              <w:ind w:left="-242" w:right="-50"/>
              <w:rPr>
                <w:rFonts w:ascii="CordiaUPC" w:hAnsi="CordiaUPC" w:cs="CordiaUPC"/>
                <w:b/>
                <w:bCs/>
                <w:szCs w:val="22"/>
              </w:rPr>
            </w:pPr>
          </w:p>
        </w:tc>
        <w:tc>
          <w:tcPr>
            <w:tcW w:w="829" w:type="dxa"/>
            <w:tcBorders>
              <w:bottom w:val="double" w:sz="4" w:space="0" w:color="auto"/>
            </w:tcBorders>
            <w:vAlign w:val="bottom"/>
          </w:tcPr>
          <w:p w14:paraId="09409F25" w14:textId="26CFBF3C" w:rsidR="00602BAE" w:rsidRPr="00E25722" w:rsidRDefault="00602BAE" w:rsidP="00602BAE">
            <w:pPr>
              <w:tabs>
                <w:tab w:val="decimal" w:pos="660"/>
              </w:tabs>
              <w:spacing w:line="200" w:lineRule="exact"/>
              <w:ind w:left="-242" w:right="-50"/>
              <w:rPr>
                <w:rFonts w:ascii="CordiaUPC" w:hAnsi="CordiaUPC" w:cs="CordiaUPC"/>
                <w:b/>
                <w:bCs/>
                <w:szCs w:val="22"/>
                <w:cs/>
                <w:lang w:bidi="th-TH"/>
              </w:rPr>
            </w:pPr>
            <w:r>
              <w:rPr>
                <w:rFonts w:ascii="CordiaUPC" w:hAnsi="CordiaUPC" w:cs="CordiaUPC"/>
                <w:b/>
                <w:bCs/>
                <w:sz w:val="24"/>
                <w:szCs w:val="24"/>
              </w:rPr>
              <w:t>1</w:t>
            </w:r>
          </w:p>
        </w:tc>
        <w:tc>
          <w:tcPr>
            <w:tcW w:w="180" w:type="dxa"/>
            <w:vAlign w:val="bottom"/>
          </w:tcPr>
          <w:p w14:paraId="0F260465" w14:textId="77777777" w:rsidR="00602BAE" w:rsidRPr="00E25722" w:rsidRDefault="00602BAE" w:rsidP="00602BAE">
            <w:pPr>
              <w:tabs>
                <w:tab w:val="decimal" w:pos="660"/>
              </w:tabs>
              <w:spacing w:line="200" w:lineRule="exact"/>
              <w:ind w:left="-242" w:right="-50"/>
              <w:rPr>
                <w:rFonts w:ascii="CordiaUPC" w:hAnsi="CordiaUPC" w:cs="CordiaUPC"/>
                <w:b/>
                <w:bCs/>
                <w:szCs w:val="22"/>
                <w:lang w:bidi="th-TH"/>
              </w:rPr>
            </w:pPr>
          </w:p>
        </w:tc>
        <w:tc>
          <w:tcPr>
            <w:tcW w:w="840" w:type="dxa"/>
            <w:tcBorders>
              <w:bottom w:val="double" w:sz="4" w:space="0" w:color="auto"/>
            </w:tcBorders>
            <w:vAlign w:val="bottom"/>
          </w:tcPr>
          <w:p w14:paraId="408341C7" w14:textId="06445D40" w:rsidR="00602BAE" w:rsidRPr="00E25722" w:rsidRDefault="00602BAE" w:rsidP="00602BAE">
            <w:pPr>
              <w:tabs>
                <w:tab w:val="decimal" w:pos="660"/>
              </w:tabs>
              <w:spacing w:line="200" w:lineRule="exact"/>
              <w:ind w:left="-242" w:right="-50"/>
              <w:rPr>
                <w:rFonts w:ascii="CordiaUPC" w:hAnsi="CordiaUPC" w:cs="CordiaUPC"/>
                <w:b/>
                <w:bCs/>
                <w:szCs w:val="22"/>
                <w:lang w:bidi="th-TH"/>
              </w:rPr>
            </w:pPr>
            <w:r>
              <w:rPr>
                <w:rFonts w:ascii="CordiaUPC" w:hAnsi="CordiaUPC" w:cs="CordiaUPC"/>
                <w:b/>
                <w:bCs/>
                <w:sz w:val="24"/>
                <w:szCs w:val="24"/>
              </w:rPr>
              <w:t>3</w:t>
            </w:r>
          </w:p>
        </w:tc>
        <w:tc>
          <w:tcPr>
            <w:tcW w:w="102" w:type="dxa"/>
            <w:vAlign w:val="bottom"/>
          </w:tcPr>
          <w:p w14:paraId="067F33C8" w14:textId="77777777" w:rsidR="00602BAE" w:rsidRPr="00E25722" w:rsidRDefault="00602BAE" w:rsidP="00602BAE">
            <w:pPr>
              <w:tabs>
                <w:tab w:val="decimal" w:pos="660"/>
              </w:tabs>
              <w:spacing w:line="200" w:lineRule="exact"/>
              <w:ind w:left="-242" w:right="-50"/>
              <w:rPr>
                <w:rFonts w:ascii="CordiaUPC" w:hAnsi="CordiaUPC" w:cs="CordiaUPC"/>
                <w:b/>
                <w:bCs/>
                <w:szCs w:val="22"/>
                <w:lang w:bidi="th-TH"/>
              </w:rPr>
            </w:pPr>
          </w:p>
        </w:tc>
        <w:tc>
          <w:tcPr>
            <w:tcW w:w="833" w:type="dxa"/>
            <w:tcBorders>
              <w:bottom w:val="double" w:sz="4" w:space="0" w:color="auto"/>
            </w:tcBorders>
            <w:vAlign w:val="bottom"/>
          </w:tcPr>
          <w:p w14:paraId="58F233E1" w14:textId="079F433D" w:rsidR="00602BAE" w:rsidRPr="00E25722" w:rsidRDefault="00602BAE" w:rsidP="00602BAE">
            <w:pPr>
              <w:tabs>
                <w:tab w:val="decimal" w:pos="660"/>
              </w:tabs>
              <w:spacing w:line="200" w:lineRule="exact"/>
              <w:ind w:left="-242" w:right="-50"/>
              <w:rPr>
                <w:rFonts w:ascii="CordiaUPC" w:hAnsi="CordiaUPC" w:cs="CordiaUPC"/>
                <w:b/>
                <w:bCs/>
                <w:szCs w:val="22"/>
                <w:lang w:bidi="th-TH"/>
              </w:rPr>
            </w:pPr>
            <w:r>
              <w:rPr>
                <w:rFonts w:ascii="CordiaUPC" w:hAnsi="CordiaUPC" w:cs="CordiaUPC"/>
                <w:b/>
                <w:bCs/>
                <w:sz w:val="24"/>
                <w:szCs w:val="24"/>
              </w:rPr>
              <w:t>-</w:t>
            </w:r>
          </w:p>
        </w:tc>
        <w:tc>
          <w:tcPr>
            <w:tcW w:w="102" w:type="dxa"/>
            <w:vAlign w:val="bottom"/>
          </w:tcPr>
          <w:p w14:paraId="5EBD2FBB" w14:textId="77777777" w:rsidR="00602BAE" w:rsidRPr="00E25722" w:rsidRDefault="00602BAE" w:rsidP="00602BAE">
            <w:pPr>
              <w:tabs>
                <w:tab w:val="decimal" w:pos="660"/>
              </w:tabs>
              <w:spacing w:line="200" w:lineRule="exact"/>
              <w:ind w:left="-242" w:right="-50"/>
              <w:rPr>
                <w:rFonts w:ascii="CordiaUPC" w:hAnsi="CordiaUPC" w:cs="CordiaUPC"/>
                <w:b/>
                <w:bCs/>
                <w:szCs w:val="22"/>
                <w:lang w:bidi="th-TH"/>
              </w:rPr>
            </w:pPr>
          </w:p>
        </w:tc>
        <w:tc>
          <w:tcPr>
            <w:tcW w:w="839" w:type="dxa"/>
            <w:tcBorders>
              <w:bottom w:val="double" w:sz="4" w:space="0" w:color="auto"/>
            </w:tcBorders>
            <w:vAlign w:val="bottom"/>
          </w:tcPr>
          <w:p w14:paraId="1ADCEF7A" w14:textId="3E304D00" w:rsidR="00602BAE" w:rsidRPr="00E25722" w:rsidRDefault="00602BAE" w:rsidP="00602BAE">
            <w:pPr>
              <w:tabs>
                <w:tab w:val="decimal" w:pos="660"/>
              </w:tabs>
              <w:spacing w:line="200" w:lineRule="exact"/>
              <w:ind w:left="-242" w:right="-50"/>
              <w:rPr>
                <w:rFonts w:ascii="CordiaUPC" w:hAnsi="CordiaUPC" w:cs="CordiaUPC"/>
                <w:b/>
                <w:bCs/>
                <w:szCs w:val="22"/>
                <w:lang w:bidi="th-TH"/>
              </w:rPr>
            </w:pPr>
            <w:r>
              <w:rPr>
                <w:rFonts w:ascii="CordiaUPC" w:hAnsi="CordiaUPC" w:cs="CordiaUPC"/>
                <w:b/>
                <w:bCs/>
                <w:sz w:val="24"/>
                <w:szCs w:val="24"/>
              </w:rPr>
              <w:t>1</w:t>
            </w:r>
          </w:p>
        </w:tc>
      </w:tr>
    </w:tbl>
    <w:p w14:paraId="182B2526" w14:textId="77777777" w:rsidR="00E86ABC" w:rsidRPr="00E25722" w:rsidRDefault="00E86ABC" w:rsidP="00E25722">
      <w:pPr>
        <w:pStyle w:val="index"/>
        <w:spacing w:after="0" w:line="240" w:lineRule="exact"/>
        <w:rPr>
          <w:rFonts w:ascii="CordiaUPC" w:hAnsi="CordiaUPC" w:cs="CordiaUPC"/>
          <w:b/>
          <w:bCs/>
          <w:sz w:val="26"/>
          <w:szCs w:val="26"/>
          <w:lang w:bidi="th-TH"/>
        </w:rPr>
      </w:pPr>
    </w:p>
    <w:p w14:paraId="764C6E5B" w14:textId="77777777" w:rsidR="00104014" w:rsidRDefault="00104014" w:rsidP="00E25722">
      <w:pPr>
        <w:pStyle w:val="index"/>
        <w:spacing w:after="0" w:line="240" w:lineRule="exact"/>
        <w:ind w:left="540" w:hanging="540"/>
        <w:rPr>
          <w:rFonts w:ascii="CordiaUPC" w:hAnsi="CordiaUPC" w:cs="CordiaUPC"/>
          <w:b/>
          <w:bCs/>
          <w:sz w:val="26"/>
          <w:szCs w:val="26"/>
        </w:rPr>
      </w:pPr>
    </w:p>
    <w:p w14:paraId="1C7F281D" w14:textId="441BB71B" w:rsidR="00501E3E" w:rsidRPr="00E25722" w:rsidRDefault="00501E3E" w:rsidP="00E25722">
      <w:pPr>
        <w:pStyle w:val="index"/>
        <w:spacing w:after="0" w:line="240" w:lineRule="exact"/>
        <w:ind w:left="540" w:hanging="540"/>
        <w:rPr>
          <w:rFonts w:ascii="CordiaUPC" w:hAnsi="CordiaUPC" w:cs="CordiaUPC"/>
          <w:b/>
          <w:bCs/>
          <w:sz w:val="26"/>
          <w:szCs w:val="26"/>
        </w:rPr>
      </w:pPr>
      <w:r w:rsidRPr="00E25722">
        <w:rPr>
          <w:rFonts w:ascii="CordiaUPC" w:hAnsi="CordiaUPC" w:cs="CordiaUPC" w:hint="cs"/>
          <w:b/>
          <w:bCs/>
          <w:sz w:val="26"/>
          <w:szCs w:val="26"/>
        </w:rPr>
        <w:t>1</w:t>
      </w:r>
      <w:r w:rsidR="007470AF">
        <w:rPr>
          <w:rFonts w:ascii="CordiaUPC" w:hAnsi="CordiaUPC" w:cs="CordiaUPC"/>
          <w:b/>
          <w:bCs/>
          <w:sz w:val="26"/>
          <w:szCs w:val="26"/>
        </w:rPr>
        <w:t>4</w:t>
      </w:r>
      <w:r w:rsidRPr="00E25722">
        <w:rPr>
          <w:rFonts w:ascii="CordiaUPC" w:hAnsi="CordiaUPC" w:cs="CordiaUPC" w:hint="cs"/>
          <w:b/>
          <w:bCs/>
          <w:sz w:val="26"/>
          <w:szCs w:val="26"/>
        </w:rPr>
        <w:t>.</w:t>
      </w:r>
      <w:r w:rsidR="004647C1" w:rsidRPr="00E25722">
        <w:rPr>
          <w:rFonts w:ascii="CordiaUPC" w:hAnsi="CordiaUPC" w:cs="CordiaUPC" w:hint="cs"/>
          <w:b/>
          <w:bCs/>
          <w:sz w:val="26"/>
          <w:szCs w:val="26"/>
        </w:rPr>
        <w:t>7</w:t>
      </w:r>
      <w:r w:rsidRPr="00E25722">
        <w:rPr>
          <w:rFonts w:ascii="CordiaUPC" w:hAnsi="CordiaUPC" w:cs="CordiaUPC" w:hint="cs"/>
          <w:b/>
          <w:bCs/>
          <w:sz w:val="26"/>
          <w:szCs w:val="26"/>
        </w:rPr>
        <w:tab/>
        <w:t>Hire purchase and finance lease receivables</w:t>
      </w:r>
    </w:p>
    <w:p w14:paraId="40189ABF" w14:textId="77777777" w:rsidR="00BC4AB3" w:rsidRPr="00E25722" w:rsidRDefault="00BC4AB3" w:rsidP="00E25722">
      <w:pPr>
        <w:pStyle w:val="index"/>
        <w:spacing w:after="0" w:line="240" w:lineRule="exact"/>
        <w:ind w:left="547" w:hanging="547"/>
        <w:rPr>
          <w:rFonts w:ascii="CordiaUPC" w:hAnsi="CordiaUPC" w:cs="CordiaUPC"/>
          <w:b/>
          <w:bCs/>
          <w:sz w:val="26"/>
          <w:szCs w:val="26"/>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BC4AB3" w:rsidRPr="00E25722" w14:paraId="4ECAC7B6" w14:textId="77777777" w:rsidTr="00874BA6">
        <w:tc>
          <w:tcPr>
            <w:tcW w:w="1729" w:type="pct"/>
          </w:tcPr>
          <w:p w14:paraId="32F61827"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3271" w:type="pct"/>
            <w:gridSpan w:val="7"/>
          </w:tcPr>
          <w:p w14:paraId="2609533B" w14:textId="77777777" w:rsidR="00BC4AB3" w:rsidRPr="00E25722" w:rsidRDefault="00BC4AB3" w:rsidP="00E25722">
            <w:pPr>
              <w:pStyle w:val="BodyText"/>
              <w:spacing w:after="0" w:line="200" w:lineRule="exact"/>
              <w:ind w:left="-113" w:right="-72"/>
              <w:jc w:val="center"/>
              <w:rPr>
                <w:rFonts w:ascii="CordiaUPC" w:hAnsi="CordiaUPC" w:cs="CordiaUPC"/>
                <w:b/>
                <w:bCs/>
                <w:sz w:val="26"/>
                <w:szCs w:val="26"/>
              </w:rPr>
            </w:pPr>
            <w:r w:rsidRPr="00E25722">
              <w:rPr>
                <w:rFonts w:ascii="CordiaUPC" w:hAnsi="CordiaUPC" w:cs="CordiaUPC" w:hint="cs"/>
                <w:b/>
                <w:bCs/>
                <w:sz w:val="26"/>
                <w:szCs w:val="26"/>
              </w:rPr>
              <w:t xml:space="preserve">Consolidated </w:t>
            </w:r>
          </w:p>
        </w:tc>
      </w:tr>
      <w:tr w:rsidR="00BC4AB3" w:rsidRPr="00E25722" w14:paraId="09EAE829" w14:textId="77777777" w:rsidTr="00874BA6">
        <w:tc>
          <w:tcPr>
            <w:tcW w:w="1729" w:type="pct"/>
          </w:tcPr>
          <w:p w14:paraId="545C83AE"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3271" w:type="pct"/>
            <w:gridSpan w:val="7"/>
          </w:tcPr>
          <w:p w14:paraId="7C349FFF" w14:textId="767A2C68" w:rsidR="00BC4AB3" w:rsidRPr="00E25722" w:rsidRDefault="00960D0B" w:rsidP="00E25722">
            <w:pPr>
              <w:pStyle w:val="BodyText"/>
              <w:spacing w:after="0" w:line="200" w:lineRule="exact"/>
              <w:ind w:left="-113" w:right="-72"/>
              <w:jc w:val="center"/>
              <w:rPr>
                <w:rFonts w:ascii="CordiaUPC" w:hAnsi="CordiaUPC" w:cs="CordiaUPC"/>
                <w:sz w:val="26"/>
                <w:szCs w:val="26"/>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r>
      <w:tr w:rsidR="00BC4AB3" w:rsidRPr="00E25722" w14:paraId="13B7BBED" w14:textId="77777777" w:rsidTr="00874BA6">
        <w:tc>
          <w:tcPr>
            <w:tcW w:w="1729" w:type="pct"/>
          </w:tcPr>
          <w:p w14:paraId="13D91D60" w14:textId="77777777" w:rsidR="00BC4AB3" w:rsidRPr="00E25722" w:rsidRDefault="00BC4AB3" w:rsidP="00E25722">
            <w:pPr>
              <w:pStyle w:val="BodyText"/>
              <w:spacing w:after="0" w:line="200" w:lineRule="exact"/>
              <w:ind w:right="-45"/>
              <w:jc w:val="both"/>
              <w:rPr>
                <w:rFonts w:ascii="CordiaUPC" w:hAnsi="CordiaUPC" w:cs="CordiaUPC"/>
                <w:sz w:val="26"/>
                <w:szCs w:val="26"/>
              </w:rPr>
            </w:pPr>
          </w:p>
        </w:tc>
        <w:tc>
          <w:tcPr>
            <w:tcW w:w="777" w:type="pct"/>
          </w:tcPr>
          <w:p w14:paraId="0B48B35C"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127" w:type="pct"/>
          </w:tcPr>
          <w:p w14:paraId="7F158ED5"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79158D57"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4ADC4E7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00BC3CC6"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135" w:type="pct"/>
          </w:tcPr>
          <w:p w14:paraId="50743B37"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8" w:type="pct"/>
          </w:tcPr>
          <w:p w14:paraId="16108B2B"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14134C24" w14:textId="77777777" w:rsidTr="00874BA6">
        <w:tc>
          <w:tcPr>
            <w:tcW w:w="1729" w:type="pct"/>
          </w:tcPr>
          <w:p w14:paraId="0AB13BA2" w14:textId="77777777" w:rsidR="00BC4AB3" w:rsidRPr="00E25722" w:rsidRDefault="00BC4AB3" w:rsidP="00E25722">
            <w:pPr>
              <w:pStyle w:val="BodyText"/>
              <w:spacing w:after="0" w:line="200" w:lineRule="exact"/>
              <w:ind w:right="-45"/>
              <w:jc w:val="both"/>
              <w:rPr>
                <w:rFonts w:ascii="CordiaUPC" w:hAnsi="CordiaUPC" w:cs="CordiaUPC"/>
                <w:sz w:val="26"/>
                <w:szCs w:val="26"/>
              </w:rPr>
            </w:pPr>
          </w:p>
        </w:tc>
        <w:tc>
          <w:tcPr>
            <w:tcW w:w="777" w:type="pct"/>
          </w:tcPr>
          <w:p w14:paraId="4C4962BC"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127" w:type="pct"/>
          </w:tcPr>
          <w:p w14:paraId="365D9892"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3FB2DD7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after one year</w:t>
            </w:r>
          </w:p>
        </w:tc>
        <w:tc>
          <w:tcPr>
            <w:tcW w:w="127" w:type="pct"/>
          </w:tcPr>
          <w:p w14:paraId="4BE65866"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5EDA0FCE"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135" w:type="pct"/>
          </w:tcPr>
          <w:p w14:paraId="6E9D2800"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8" w:type="pct"/>
          </w:tcPr>
          <w:p w14:paraId="1E1483DC"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0412FDA8" w14:textId="77777777" w:rsidTr="00874BA6">
        <w:tc>
          <w:tcPr>
            <w:tcW w:w="1729" w:type="pct"/>
          </w:tcPr>
          <w:p w14:paraId="435CC3EA"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777" w:type="pct"/>
          </w:tcPr>
          <w:p w14:paraId="58D4C2B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753FF1F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3131EBF1"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but within</w:t>
            </w:r>
          </w:p>
        </w:tc>
        <w:tc>
          <w:tcPr>
            <w:tcW w:w="127" w:type="pct"/>
          </w:tcPr>
          <w:p w14:paraId="63354F58"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0F31D829"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Portion due</w:t>
            </w:r>
          </w:p>
        </w:tc>
        <w:tc>
          <w:tcPr>
            <w:tcW w:w="135" w:type="pct"/>
          </w:tcPr>
          <w:p w14:paraId="063E53AC"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8" w:type="pct"/>
          </w:tcPr>
          <w:p w14:paraId="201C987F"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r>
      <w:tr w:rsidR="00BC4AB3" w:rsidRPr="00E25722" w14:paraId="5390880A" w14:textId="77777777" w:rsidTr="00874BA6">
        <w:tc>
          <w:tcPr>
            <w:tcW w:w="1729" w:type="pct"/>
          </w:tcPr>
          <w:p w14:paraId="6799CE60"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rPr>
            </w:pPr>
          </w:p>
        </w:tc>
        <w:tc>
          <w:tcPr>
            <w:tcW w:w="777" w:type="pct"/>
          </w:tcPr>
          <w:p w14:paraId="128F297F"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within one year</w:t>
            </w:r>
          </w:p>
        </w:tc>
        <w:tc>
          <w:tcPr>
            <w:tcW w:w="127" w:type="pct"/>
          </w:tcPr>
          <w:p w14:paraId="1937A0D7"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20" w:type="pct"/>
          </w:tcPr>
          <w:p w14:paraId="06221853"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five years</w:t>
            </w:r>
          </w:p>
        </w:tc>
        <w:tc>
          <w:tcPr>
            <w:tcW w:w="127" w:type="pct"/>
          </w:tcPr>
          <w:p w14:paraId="650BCED0" w14:textId="77777777" w:rsidR="00BC4AB3" w:rsidRPr="00E25722" w:rsidRDefault="00BC4AB3" w:rsidP="00E25722">
            <w:pPr>
              <w:pStyle w:val="BodyText"/>
              <w:spacing w:after="0" w:line="200" w:lineRule="exact"/>
              <w:ind w:left="-108" w:right="-72"/>
              <w:jc w:val="center"/>
              <w:rPr>
                <w:rFonts w:ascii="CordiaUPC" w:hAnsi="CordiaUPC" w:cs="CordiaUPC"/>
                <w:sz w:val="26"/>
                <w:szCs w:val="26"/>
              </w:rPr>
            </w:pPr>
          </w:p>
        </w:tc>
        <w:tc>
          <w:tcPr>
            <w:tcW w:w="707" w:type="pct"/>
          </w:tcPr>
          <w:p w14:paraId="1109F747"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after five years</w:t>
            </w:r>
          </w:p>
        </w:tc>
        <w:tc>
          <w:tcPr>
            <w:tcW w:w="135" w:type="pct"/>
          </w:tcPr>
          <w:p w14:paraId="46601FFB"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p>
        </w:tc>
        <w:tc>
          <w:tcPr>
            <w:tcW w:w="678" w:type="pct"/>
          </w:tcPr>
          <w:p w14:paraId="70B7BB12"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Total</w:t>
            </w:r>
          </w:p>
        </w:tc>
      </w:tr>
      <w:tr w:rsidR="00BC4AB3" w:rsidRPr="00E25722" w14:paraId="42B75EC3" w14:textId="77777777" w:rsidTr="00874BA6">
        <w:tc>
          <w:tcPr>
            <w:tcW w:w="1729" w:type="pct"/>
          </w:tcPr>
          <w:p w14:paraId="6ABFD40D" w14:textId="77777777" w:rsidR="00BC4AB3" w:rsidRPr="00E25722" w:rsidRDefault="00BC4AB3" w:rsidP="00E25722">
            <w:pPr>
              <w:pStyle w:val="BodyText"/>
              <w:spacing w:after="0" w:line="200" w:lineRule="exact"/>
              <w:ind w:right="-45"/>
              <w:jc w:val="both"/>
              <w:rPr>
                <w:rFonts w:ascii="CordiaUPC" w:hAnsi="CordiaUPC" w:cs="CordiaUPC"/>
                <w:b/>
                <w:bCs/>
                <w:i/>
                <w:iCs/>
                <w:sz w:val="26"/>
                <w:szCs w:val="26"/>
                <w:cs/>
                <w:lang w:val="en-US" w:bidi="th-TH"/>
              </w:rPr>
            </w:pPr>
          </w:p>
        </w:tc>
        <w:tc>
          <w:tcPr>
            <w:tcW w:w="3271" w:type="pct"/>
            <w:gridSpan w:val="7"/>
          </w:tcPr>
          <w:p w14:paraId="5C36F08E" w14:textId="77777777" w:rsidR="00BC4AB3" w:rsidRPr="00E25722" w:rsidRDefault="00BC4AB3" w:rsidP="00E25722">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i/>
                <w:iCs/>
                <w:sz w:val="26"/>
                <w:szCs w:val="26"/>
              </w:rPr>
              <w:t>(in million Baht)</w:t>
            </w:r>
          </w:p>
        </w:tc>
      </w:tr>
      <w:tr w:rsidR="00313B16" w:rsidRPr="00E25722" w14:paraId="5F3CFB85" w14:textId="77777777" w:rsidTr="00874BA6">
        <w:tc>
          <w:tcPr>
            <w:tcW w:w="1729" w:type="pct"/>
          </w:tcPr>
          <w:p w14:paraId="0FBB3D41" w14:textId="77777777" w:rsidR="00313B16" w:rsidRPr="00E25722" w:rsidRDefault="00313B16" w:rsidP="00313B16">
            <w:pPr>
              <w:pStyle w:val="BodyText"/>
              <w:spacing w:after="0" w:line="200" w:lineRule="exact"/>
              <w:ind w:left="-18" w:right="-45"/>
              <w:jc w:val="both"/>
              <w:rPr>
                <w:rFonts w:ascii="CordiaUPC" w:hAnsi="CordiaUPC" w:cs="CordiaUPC"/>
                <w:sz w:val="26"/>
                <w:szCs w:val="26"/>
              </w:rPr>
            </w:pPr>
            <w:r w:rsidRPr="00E25722">
              <w:rPr>
                <w:rFonts w:ascii="CordiaUPC" w:hAnsi="CordiaUPC" w:cs="CordiaUPC" w:hint="cs"/>
                <w:sz w:val="26"/>
                <w:szCs w:val="26"/>
              </w:rPr>
              <w:t>Hire purchase receivables</w:t>
            </w:r>
          </w:p>
        </w:tc>
        <w:tc>
          <w:tcPr>
            <w:tcW w:w="777" w:type="pct"/>
          </w:tcPr>
          <w:p w14:paraId="1D2994FF" w14:textId="1A65C9AD" w:rsidR="00313B16" w:rsidRPr="00E25722" w:rsidRDefault="00313B16" w:rsidP="00313B16">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116,125</w:t>
            </w:r>
          </w:p>
        </w:tc>
        <w:tc>
          <w:tcPr>
            <w:tcW w:w="127" w:type="pct"/>
          </w:tcPr>
          <w:p w14:paraId="5F45BED2" w14:textId="77777777" w:rsidR="00313B16" w:rsidRPr="00E25722" w:rsidRDefault="00313B16" w:rsidP="00313B16">
            <w:pPr>
              <w:spacing w:line="200" w:lineRule="exact"/>
              <w:jc w:val="right"/>
              <w:rPr>
                <w:rFonts w:ascii="CordiaUPC" w:hAnsi="CordiaUPC" w:cs="CordiaUPC"/>
                <w:sz w:val="26"/>
                <w:szCs w:val="26"/>
                <w:lang w:val="en-US"/>
              </w:rPr>
            </w:pPr>
          </w:p>
        </w:tc>
        <w:tc>
          <w:tcPr>
            <w:tcW w:w="720" w:type="pct"/>
          </w:tcPr>
          <w:p w14:paraId="11B6635F" w14:textId="4DF6BDAD" w:rsidR="00313B16" w:rsidRPr="00E25722" w:rsidRDefault="00313B16" w:rsidP="00313B16">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308,819</w:t>
            </w:r>
          </w:p>
        </w:tc>
        <w:tc>
          <w:tcPr>
            <w:tcW w:w="127" w:type="pct"/>
          </w:tcPr>
          <w:p w14:paraId="1D0EE844" w14:textId="77777777" w:rsidR="00313B16" w:rsidRPr="00E25722" w:rsidRDefault="00313B16" w:rsidP="00313B16">
            <w:pPr>
              <w:spacing w:line="200" w:lineRule="exact"/>
              <w:jc w:val="right"/>
              <w:rPr>
                <w:rFonts w:ascii="CordiaUPC" w:hAnsi="CordiaUPC" w:cs="CordiaUPC"/>
                <w:sz w:val="26"/>
                <w:szCs w:val="26"/>
                <w:lang w:val="en-US"/>
              </w:rPr>
            </w:pPr>
          </w:p>
        </w:tc>
        <w:tc>
          <w:tcPr>
            <w:tcW w:w="707" w:type="pct"/>
          </w:tcPr>
          <w:p w14:paraId="5FF12762" w14:textId="0DD768CC"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34,743</w:t>
            </w:r>
          </w:p>
        </w:tc>
        <w:tc>
          <w:tcPr>
            <w:tcW w:w="135" w:type="pct"/>
          </w:tcPr>
          <w:p w14:paraId="4180BAA9"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678" w:type="pct"/>
          </w:tcPr>
          <w:p w14:paraId="0285B9FE" w14:textId="1BDC1083"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459,687</w:t>
            </w:r>
          </w:p>
        </w:tc>
      </w:tr>
      <w:tr w:rsidR="00313B16" w:rsidRPr="00E25722" w14:paraId="1566B769" w14:textId="77777777" w:rsidTr="00874BA6">
        <w:tc>
          <w:tcPr>
            <w:tcW w:w="1729" w:type="pct"/>
          </w:tcPr>
          <w:p w14:paraId="418A0AA4" w14:textId="77777777" w:rsidR="00313B16" w:rsidRPr="00E25722" w:rsidRDefault="00313B16" w:rsidP="00313B16">
            <w:pPr>
              <w:pStyle w:val="BodyText"/>
              <w:spacing w:after="0" w:line="200" w:lineRule="exact"/>
              <w:ind w:right="-45"/>
              <w:jc w:val="both"/>
              <w:rPr>
                <w:rFonts w:ascii="CordiaUPC" w:hAnsi="CordiaUPC" w:cs="CordiaUPC"/>
                <w:sz w:val="26"/>
                <w:szCs w:val="26"/>
              </w:rPr>
            </w:pPr>
            <w:r w:rsidRPr="00E25722">
              <w:rPr>
                <w:rFonts w:ascii="CordiaUPC" w:hAnsi="CordiaUPC" w:cs="CordiaUPC" w:hint="cs"/>
                <w:sz w:val="26"/>
                <w:szCs w:val="26"/>
              </w:rPr>
              <w:t xml:space="preserve">Finance lease receivables </w:t>
            </w:r>
          </w:p>
        </w:tc>
        <w:tc>
          <w:tcPr>
            <w:tcW w:w="777" w:type="pct"/>
            <w:tcBorders>
              <w:bottom w:val="single" w:sz="4" w:space="0" w:color="auto"/>
            </w:tcBorders>
          </w:tcPr>
          <w:p w14:paraId="67C70094" w14:textId="6472201E" w:rsidR="00313B16" w:rsidRPr="00E25722" w:rsidRDefault="00313B16" w:rsidP="00313B16">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496</w:t>
            </w:r>
          </w:p>
        </w:tc>
        <w:tc>
          <w:tcPr>
            <w:tcW w:w="127" w:type="pct"/>
          </w:tcPr>
          <w:p w14:paraId="586E2726" w14:textId="77777777" w:rsidR="00313B16" w:rsidRPr="00E25722" w:rsidRDefault="00313B16" w:rsidP="00313B16">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14E0C08A" w14:textId="09471763" w:rsidR="00313B16" w:rsidRPr="00E25722" w:rsidRDefault="00313B16" w:rsidP="00313B16">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730</w:t>
            </w:r>
          </w:p>
        </w:tc>
        <w:tc>
          <w:tcPr>
            <w:tcW w:w="127" w:type="pct"/>
          </w:tcPr>
          <w:p w14:paraId="0D47188C" w14:textId="77777777" w:rsidR="00313B16" w:rsidRPr="00E25722" w:rsidRDefault="00313B16" w:rsidP="00313B16">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7B855EFD" w14:textId="0758E771"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469A0F96"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678" w:type="pct"/>
            <w:tcBorders>
              <w:bottom w:val="single" w:sz="4" w:space="0" w:color="auto"/>
            </w:tcBorders>
          </w:tcPr>
          <w:p w14:paraId="1F54DB1D" w14:textId="78B38F8C"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1,226</w:t>
            </w:r>
          </w:p>
        </w:tc>
      </w:tr>
      <w:tr w:rsidR="00313B16" w:rsidRPr="00E25722" w14:paraId="3A0A8552" w14:textId="77777777" w:rsidTr="009473E3">
        <w:tc>
          <w:tcPr>
            <w:tcW w:w="1729" w:type="pct"/>
          </w:tcPr>
          <w:p w14:paraId="209702C0" w14:textId="77777777" w:rsidR="00313B16" w:rsidRPr="00E25722" w:rsidRDefault="00313B16" w:rsidP="00313B16">
            <w:pPr>
              <w:pStyle w:val="BodyText"/>
              <w:spacing w:after="0" w:line="200" w:lineRule="exact"/>
              <w:ind w:right="-45"/>
              <w:jc w:val="both"/>
              <w:rPr>
                <w:rFonts w:ascii="CordiaUPC" w:hAnsi="CordiaUPC" w:cs="CordiaUPC"/>
                <w:i/>
                <w:iCs/>
                <w:sz w:val="26"/>
                <w:szCs w:val="26"/>
                <w:cs/>
                <w:lang w:bidi="th-TH"/>
              </w:rPr>
            </w:pPr>
            <w:r w:rsidRPr="00E25722">
              <w:rPr>
                <w:rFonts w:ascii="CordiaUPC" w:hAnsi="CordiaUPC" w:cs="CordiaUPC" w:hint="cs"/>
                <w:sz w:val="26"/>
                <w:szCs w:val="26"/>
              </w:rPr>
              <w:t>Total gross investment under</w:t>
            </w:r>
          </w:p>
        </w:tc>
        <w:tc>
          <w:tcPr>
            <w:tcW w:w="777" w:type="pct"/>
            <w:tcBorders>
              <w:top w:val="single" w:sz="4" w:space="0" w:color="auto"/>
            </w:tcBorders>
          </w:tcPr>
          <w:p w14:paraId="5C513DCA" w14:textId="77777777" w:rsidR="00313B16" w:rsidRPr="00E25722" w:rsidRDefault="00313B16" w:rsidP="00313B16">
            <w:pPr>
              <w:tabs>
                <w:tab w:val="decimal" w:pos="1138"/>
              </w:tabs>
              <w:spacing w:line="200" w:lineRule="exact"/>
              <w:ind w:right="-108"/>
              <w:rPr>
                <w:rFonts w:ascii="CordiaUPC" w:hAnsi="CordiaUPC" w:cs="CordiaUPC"/>
                <w:sz w:val="26"/>
                <w:szCs w:val="26"/>
                <w:lang w:val="en-US"/>
              </w:rPr>
            </w:pPr>
          </w:p>
        </w:tc>
        <w:tc>
          <w:tcPr>
            <w:tcW w:w="127" w:type="pct"/>
          </w:tcPr>
          <w:p w14:paraId="33BC5782" w14:textId="77777777" w:rsidR="00313B16" w:rsidRPr="00E25722" w:rsidRDefault="00313B16" w:rsidP="00313B16">
            <w:pPr>
              <w:spacing w:line="200" w:lineRule="exact"/>
              <w:jc w:val="right"/>
              <w:rPr>
                <w:rFonts w:ascii="CordiaUPC" w:hAnsi="CordiaUPC" w:cs="CordiaUPC"/>
                <w:sz w:val="26"/>
                <w:szCs w:val="26"/>
                <w:lang w:val="en-US"/>
              </w:rPr>
            </w:pPr>
          </w:p>
        </w:tc>
        <w:tc>
          <w:tcPr>
            <w:tcW w:w="720" w:type="pct"/>
            <w:tcBorders>
              <w:top w:val="single" w:sz="4" w:space="0" w:color="auto"/>
            </w:tcBorders>
          </w:tcPr>
          <w:p w14:paraId="5B75E9FF" w14:textId="77777777" w:rsidR="00313B16" w:rsidRPr="00E25722" w:rsidRDefault="00313B16" w:rsidP="00313B16">
            <w:pPr>
              <w:tabs>
                <w:tab w:val="decimal" w:pos="1104"/>
              </w:tabs>
              <w:spacing w:line="200" w:lineRule="exact"/>
              <w:ind w:left="-88" w:right="-111"/>
              <w:rPr>
                <w:rFonts w:ascii="CordiaUPC" w:hAnsi="CordiaUPC" w:cs="CordiaUPC"/>
                <w:sz w:val="26"/>
                <w:szCs w:val="26"/>
                <w:lang w:val="en-US"/>
              </w:rPr>
            </w:pPr>
          </w:p>
        </w:tc>
        <w:tc>
          <w:tcPr>
            <w:tcW w:w="127" w:type="pct"/>
          </w:tcPr>
          <w:p w14:paraId="559EB852" w14:textId="77777777" w:rsidR="00313B16" w:rsidRPr="00E25722" w:rsidRDefault="00313B16" w:rsidP="00313B16">
            <w:pPr>
              <w:spacing w:line="200" w:lineRule="exact"/>
              <w:jc w:val="right"/>
              <w:rPr>
                <w:rFonts w:ascii="CordiaUPC" w:hAnsi="CordiaUPC" w:cs="CordiaUPC"/>
                <w:sz w:val="26"/>
                <w:szCs w:val="26"/>
                <w:lang w:val="en-US"/>
              </w:rPr>
            </w:pPr>
          </w:p>
        </w:tc>
        <w:tc>
          <w:tcPr>
            <w:tcW w:w="707" w:type="pct"/>
            <w:tcBorders>
              <w:top w:val="single" w:sz="4" w:space="0" w:color="auto"/>
            </w:tcBorders>
          </w:tcPr>
          <w:p w14:paraId="45121614"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135" w:type="pct"/>
          </w:tcPr>
          <w:p w14:paraId="61E5D382"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tcBorders>
          </w:tcPr>
          <w:p w14:paraId="48EFFEB0" w14:textId="77777777" w:rsidR="00313B16" w:rsidRPr="00E25722" w:rsidRDefault="00313B16" w:rsidP="00313B16">
            <w:pPr>
              <w:tabs>
                <w:tab w:val="decimal" w:pos="1059"/>
              </w:tabs>
              <w:spacing w:line="200" w:lineRule="exact"/>
              <w:ind w:right="-268"/>
              <w:rPr>
                <w:rFonts w:ascii="CordiaUPC" w:hAnsi="CordiaUPC" w:cs="CordiaUPC"/>
                <w:sz w:val="26"/>
                <w:szCs w:val="26"/>
                <w:lang w:val="en-US"/>
              </w:rPr>
            </w:pPr>
          </w:p>
        </w:tc>
      </w:tr>
      <w:tr w:rsidR="00313B16" w:rsidRPr="00E25722" w14:paraId="4072FC06" w14:textId="77777777" w:rsidTr="009473E3">
        <w:tc>
          <w:tcPr>
            <w:tcW w:w="1729" w:type="pct"/>
          </w:tcPr>
          <w:p w14:paraId="40A97D65" w14:textId="77777777" w:rsidR="00313B16" w:rsidRPr="00E25722" w:rsidRDefault="00313B16" w:rsidP="00313B16">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 xml:space="preserve"> </w:t>
            </w:r>
            <w:r w:rsidRPr="00E25722">
              <w:rPr>
                <w:rFonts w:ascii="CordiaUPC" w:hAnsi="CordiaUPC" w:cs="CordiaUPC" w:hint="cs"/>
                <w:sz w:val="26"/>
                <w:szCs w:val="26"/>
              </w:rPr>
              <w:t xml:space="preserve">  hire purchase contracts</w:t>
            </w:r>
          </w:p>
        </w:tc>
        <w:tc>
          <w:tcPr>
            <w:tcW w:w="777" w:type="pct"/>
          </w:tcPr>
          <w:p w14:paraId="413C6707" w14:textId="6EB2F994" w:rsidR="00313B16" w:rsidRPr="00E25722" w:rsidRDefault="00313B16" w:rsidP="00313B16">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116,621</w:t>
            </w:r>
          </w:p>
        </w:tc>
        <w:tc>
          <w:tcPr>
            <w:tcW w:w="127" w:type="pct"/>
          </w:tcPr>
          <w:p w14:paraId="4549617E" w14:textId="77777777" w:rsidR="00313B16" w:rsidRPr="00E25722" w:rsidRDefault="00313B16" w:rsidP="00313B16">
            <w:pPr>
              <w:spacing w:line="200" w:lineRule="exact"/>
              <w:jc w:val="right"/>
              <w:rPr>
                <w:rFonts w:ascii="CordiaUPC" w:hAnsi="CordiaUPC" w:cs="CordiaUPC"/>
                <w:sz w:val="26"/>
                <w:szCs w:val="26"/>
                <w:lang w:val="en-US"/>
              </w:rPr>
            </w:pPr>
          </w:p>
        </w:tc>
        <w:tc>
          <w:tcPr>
            <w:tcW w:w="720" w:type="pct"/>
          </w:tcPr>
          <w:p w14:paraId="2B2DF278" w14:textId="631D8EE3" w:rsidR="00313B16" w:rsidRPr="00E25722" w:rsidRDefault="00313B16" w:rsidP="00313B16">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309,549</w:t>
            </w:r>
          </w:p>
        </w:tc>
        <w:tc>
          <w:tcPr>
            <w:tcW w:w="127" w:type="pct"/>
          </w:tcPr>
          <w:p w14:paraId="1CBBBB50" w14:textId="77777777" w:rsidR="00313B16" w:rsidRPr="00E25722" w:rsidRDefault="00313B16" w:rsidP="00313B16">
            <w:pPr>
              <w:spacing w:line="200" w:lineRule="exact"/>
              <w:jc w:val="right"/>
              <w:rPr>
                <w:rFonts w:ascii="CordiaUPC" w:hAnsi="CordiaUPC" w:cs="CordiaUPC"/>
                <w:sz w:val="26"/>
                <w:szCs w:val="26"/>
                <w:lang w:val="en-US"/>
              </w:rPr>
            </w:pPr>
          </w:p>
        </w:tc>
        <w:tc>
          <w:tcPr>
            <w:tcW w:w="707" w:type="pct"/>
          </w:tcPr>
          <w:p w14:paraId="690DBE1B" w14:textId="7FFF787F"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34,743</w:t>
            </w:r>
          </w:p>
        </w:tc>
        <w:tc>
          <w:tcPr>
            <w:tcW w:w="135" w:type="pct"/>
          </w:tcPr>
          <w:p w14:paraId="4F430E0A"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678" w:type="pct"/>
          </w:tcPr>
          <w:p w14:paraId="5A7E759D" w14:textId="06BE9EC5"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460,913</w:t>
            </w:r>
          </w:p>
        </w:tc>
      </w:tr>
      <w:tr w:rsidR="00313B16" w:rsidRPr="00E25722" w14:paraId="72460DC3" w14:textId="77777777" w:rsidTr="00874BA6">
        <w:tc>
          <w:tcPr>
            <w:tcW w:w="1729" w:type="pct"/>
          </w:tcPr>
          <w:p w14:paraId="163B52EA" w14:textId="77777777" w:rsidR="00313B16" w:rsidRPr="00E25722" w:rsidRDefault="00313B16" w:rsidP="00313B16">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Less</w:t>
            </w:r>
            <w:r w:rsidRPr="00E25722">
              <w:rPr>
                <w:rFonts w:ascii="CordiaUPC" w:hAnsi="CordiaUPC" w:cs="CordiaUPC" w:hint="cs"/>
                <w:sz w:val="26"/>
                <w:szCs w:val="26"/>
              </w:rPr>
              <w:t xml:space="preserve"> unearned interest income</w:t>
            </w:r>
          </w:p>
        </w:tc>
        <w:tc>
          <w:tcPr>
            <w:tcW w:w="777" w:type="pct"/>
            <w:tcBorders>
              <w:bottom w:val="single" w:sz="4" w:space="0" w:color="auto"/>
            </w:tcBorders>
          </w:tcPr>
          <w:p w14:paraId="7CE8A196" w14:textId="59DD9E24" w:rsidR="00313B16" w:rsidRPr="00E25722" w:rsidRDefault="00313B16" w:rsidP="00313B16">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(20,975)</w:t>
            </w:r>
          </w:p>
        </w:tc>
        <w:tc>
          <w:tcPr>
            <w:tcW w:w="127" w:type="pct"/>
          </w:tcPr>
          <w:p w14:paraId="038BFBBF" w14:textId="77777777" w:rsidR="00313B16" w:rsidRPr="00E25722" w:rsidRDefault="00313B16" w:rsidP="00313B16">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2C45726E" w14:textId="2608BC39" w:rsidR="00313B16" w:rsidRPr="00E25722" w:rsidRDefault="00313B16" w:rsidP="00313B16">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(37,360)</w:t>
            </w:r>
          </w:p>
        </w:tc>
        <w:tc>
          <w:tcPr>
            <w:tcW w:w="127" w:type="pct"/>
          </w:tcPr>
          <w:p w14:paraId="7F43A798" w14:textId="77777777" w:rsidR="00313B16" w:rsidRPr="00E25722" w:rsidRDefault="00313B16" w:rsidP="00313B16">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618176EA" w14:textId="382994D3"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(1,688)</w:t>
            </w:r>
          </w:p>
        </w:tc>
        <w:tc>
          <w:tcPr>
            <w:tcW w:w="135" w:type="pct"/>
          </w:tcPr>
          <w:p w14:paraId="3EBBE339"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678" w:type="pct"/>
          </w:tcPr>
          <w:p w14:paraId="4908D0FB" w14:textId="2E3F2C62"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(60,023)</w:t>
            </w:r>
          </w:p>
        </w:tc>
      </w:tr>
      <w:tr w:rsidR="00313B16" w:rsidRPr="00E25722" w14:paraId="060A4384" w14:textId="77777777" w:rsidTr="00874BA6">
        <w:tc>
          <w:tcPr>
            <w:tcW w:w="1729" w:type="pct"/>
          </w:tcPr>
          <w:p w14:paraId="048AF737" w14:textId="77777777" w:rsidR="00313B16" w:rsidRPr="00E25722" w:rsidRDefault="00313B16" w:rsidP="00313B16">
            <w:pPr>
              <w:pStyle w:val="BodyText"/>
              <w:spacing w:after="0" w:line="200" w:lineRule="exact"/>
              <w:ind w:right="-45"/>
              <w:jc w:val="both"/>
              <w:rPr>
                <w:rFonts w:ascii="CordiaUPC" w:hAnsi="CordiaUPC" w:cs="CordiaUPC"/>
                <w:b/>
                <w:bCs/>
                <w:sz w:val="26"/>
                <w:szCs w:val="26"/>
              </w:rPr>
            </w:pPr>
            <w:r w:rsidRPr="00E25722">
              <w:rPr>
                <w:rFonts w:ascii="CordiaUPC" w:hAnsi="CordiaUPC" w:cs="CordiaUPC" w:hint="cs"/>
                <w:b/>
                <w:bCs/>
                <w:sz w:val="26"/>
                <w:szCs w:val="26"/>
              </w:rPr>
              <w:t xml:space="preserve">Present value of minimum lease </w:t>
            </w:r>
          </w:p>
        </w:tc>
        <w:tc>
          <w:tcPr>
            <w:tcW w:w="777" w:type="pct"/>
            <w:tcBorders>
              <w:top w:val="single" w:sz="4" w:space="0" w:color="auto"/>
            </w:tcBorders>
          </w:tcPr>
          <w:p w14:paraId="623AB8BE" w14:textId="77777777" w:rsidR="00313B16" w:rsidRPr="00E25722" w:rsidRDefault="00313B16" w:rsidP="00313B16">
            <w:pPr>
              <w:tabs>
                <w:tab w:val="decimal" w:pos="1138"/>
              </w:tabs>
              <w:spacing w:line="200" w:lineRule="exact"/>
              <w:ind w:right="-108"/>
              <w:rPr>
                <w:rFonts w:ascii="CordiaUPC" w:hAnsi="CordiaUPC" w:cs="CordiaUPC"/>
                <w:sz w:val="26"/>
                <w:szCs w:val="26"/>
                <w:lang w:val="en-US"/>
              </w:rPr>
            </w:pPr>
          </w:p>
        </w:tc>
        <w:tc>
          <w:tcPr>
            <w:tcW w:w="127" w:type="pct"/>
          </w:tcPr>
          <w:p w14:paraId="01CE40F8" w14:textId="77777777" w:rsidR="00313B16" w:rsidRPr="00E25722" w:rsidRDefault="00313B16" w:rsidP="00313B16">
            <w:pPr>
              <w:spacing w:line="200" w:lineRule="exact"/>
              <w:jc w:val="right"/>
              <w:rPr>
                <w:rFonts w:ascii="CordiaUPC" w:hAnsi="CordiaUPC" w:cs="CordiaUPC"/>
                <w:sz w:val="26"/>
                <w:szCs w:val="26"/>
                <w:lang w:val="en-US"/>
              </w:rPr>
            </w:pPr>
          </w:p>
        </w:tc>
        <w:tc>
          <w:tcPr>
            <w:tcW w:w="720" w:type="pct"/>
            <w:tcBorders>
              <w:top w:val="single" w:sz="4" w:space="0" w:color="auto"/>
            </w:tcBorders>
          </w:tcPr>
          <w:p w14:paraId="609F2BCE" w14:textId="77777777" w:rsidR="00313B16" w:rsidRPr="00E25722" w:rsidRDefault="00313B16" w:rsidP="00313B16">
            <w:pPr>
              <w:tabs>
                <w:tab w:val="decimal" w:pos="1104"/>
              </w:tabs>
              <w:spacing w:line="200" w:lineRule="exact"/>
              <w:ind w:left="-88" w:right="-111"/>
              <w:rPr>
                <w:rFonts w:ascii="CordiaUPC" w:hAnsi="CordiaUPC" w:cs="CordiaUPC"/>
                <w:sz w:val="26"/>
                <w:szCs w:val="26"/>
                <w:lang w:val="en-US"/>
              </w:rPr>
            </w:pPr>
          </w:p>
        </w:tc>
        <w:tc>
          <w:tcPr>
            <w:tcW w:w="127" w:type="pct"/>
          </w:tcPr>
          <w:p w14:paraId="55606324" w14:textId="77777777" w:rsidR="00313B16" w:rsidRPr="00E25722" w:rsidRDefault="00313B16" w:rsidP="00313B16">
            <w:pPr>
              <w:spacing w:line="200" w:lineRule="exact"/>
              <w:jc w:val="right"/>
              <w:rPr>
                <w:rFonts w:ascii="CordiaUPC" w:hAnsi="CordiaUPC" w:cs="CordiaUPC"/>
                <w:sz w:val="26"/>
                <w:szCs w:val="26"/>
                <w:lang w:val="en-US"/>
              </w:rPr>
            </w:pPr>
          </w:p>
        </w:tc>
        <w:tc>
          <w:tcPr>
            <w:tcW w:w="707" w:type="pct"/>
            <w:tcBorders>
              <w:top w:val="single" w:sz="4" w:space="0" w:color="auto"/>
            </w:tcBorders>
          </w:tcPr>
          <w:p w14:paraId="6DC83CBC"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135" w:type="pct"/>
          </w:tcPr>
          <w:p w14:paraId="35CEDE46"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tcBorders>
          </w:tcPr>
          <w:p w14:paraId="5C320582"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r>
      <w:tr w:rsidR="00313B16" w:rsidRPr="00E25722" w14:paraId="2C94E9D0" w14:textId="77777777" w:rsidTr="00874BA6">
        <w:tc>
          <w:tcPr>
            <w:tcW w:w="1729" w:type="pct"/>
          </w:tcPr>
          <w:p w14:paraId="52CCD906" w14:textId="77777777" w:rsidR="00313B16" w:rsidRPr="00E25722" w:rsidRDefault="00313B16" w:rsidP="00313B16">
            <w:pPr>
              <w:pStyle w:val="BodyText"/>
              <w:spacing w:after="0" w:line="200" w:lineRule="exact"/>
              <w:ind w:right="-45"/>
              <w:jc w:val="both"/>
              <w:rPr>
                <w:rFonts w:ascii="CordiaUPC" w:hAnsi="CordiaUPC" w:cs="CordiaUPC"/>
                <w:b/>
                <w:bCs/>
                <w:sz w:val="26"/>
                <w:szCs w:val="26"/>
                <w:cs/>
                <w:lang w:bidi="th-TH"/>
              </w:rPr>
            </w:pPr>
            <w:r w:rsidRPr="00E25722">
              <w:rPr>
                <w:rFonts w:ascii="CordiaUPC" w:hAnsi="CordiaUPC" w:cs="CordiaUPC" w:hint="cs"/>
                <w:b/>
                <w:bCs/>
                <w:sz w:val="26"/>
                <w:szCs w:val="26"/>
              </w:rPr>
              <w:t xml:space="preserve">   payment receivables</w:t>
            </w:r>
          </w:p>
        </w:tc>
        <w:tc>
          <w:tcPr>
            <w:tcW w:w="777" w:type="pct"/>
            <w:tcBorders>
              <w:bottom w:val="double" w:sz="4" w:space="0" w:color="auto"/>
            </w:tcBorders>
          </w:tcPr>
          <w:p w14:paraId="17AE8C41" w14:textId="504AD179" w:rsidR="00313B16" w:rsidRPr="00E25722" w:rsidRDefault="00313B16" w:rsidP="00313B16">
            <w:pPr>
              <w:tabs>
                <w:tab w:val="decimal" w:pos="1138"/>
              </w:tabs>
              <w:spacing w:line="200" w:lineRule="exact"/>
              <w:ind w:right="-108"/>
              <w:rPr>
                <w:rFonts w:ascii="CordiaUPC" w:hAnsi="CordiaUPC" w:cs="CordiaUPC"/>
                <w:b/>
                <w:bCs/>
                <w:sz w:val="26"/>
                <w:szCs w:val="26"/>
                <w:lang w:val="en-US"/>
              </w:rPr>
            </w:pPr>
            <w:r>
              <w:rPr>
                <w:rFonts w:ascii="CordiaUPC" w:eastAsia="Times New Roman" w:hAnsi="CordiaUPC" w:cs="CordiaUPC"/>
                <w:b/>
                <w:bCs/>
                <w:sz w:val="26"/>
                <w:szCs w:val="26"/>
              </w:rPr>
              <w:t>95,646</w:t>
            </w:r>
          </w:p>
        </w:tc>
        <w:tc>
          <w:tcPr>
            <w:tcW w:w="127" w:type="pct"/>
          </w:tcPr>
          <w:p w14:paraId="1E47619F" w14:textId="77777777" w:rsidR="00313B16" w:rsidRPr="00E25722" w:rsidRDefault="00313B16" w:rsidP="00313B16">
            <w:pPr>
              <w:spacing w:line="200" w:lineRule="exact"/>
              <w:jc w:val="right"/>
              <w:rPr>
                <w:rFonts w:ascii="CordiaUPC" w:hAnsi="CordiaUPC" w:cs="CordiaUPC"/>
                <w:b/>
                <w:bCs/>
                <w:sz w:val="26"/>
                <w:szCs w:val="26"/>
                <w:lang w:val="en-US"/>
              </w:rPr>
            </w:pPr>
          </w:p>
        </w:tc>
        <w:tc>
          <w:tcPr>
            <w:tcW w:w="720" w:type="pct"/>
            <w:tcBorders>
              <w:bottom w:val="double" w:sz="4" w:space="0" w:color="auto"/>
            </w:tcBorders>
          </w:tcPr>
          <w:p w14:paraId="3378D998" w14:textId="6152EA71" w:rsidR="00313B16" w:rsidRPr="00E25722" w:rsidRDefault="00313B16" w:rsidP="00313B16">
            <w:pPr>
              <w:tabs>
                <w:tab w:val="decimal" w:pos="1104"/>
              </w:tabs>
              <w:spacing w:line="200" w:lineRule="exact"/>
              <w:ind w:left="-88" w:right="-111"/>
              <w:rPr>
                <w:rFonts w:ascii="CordiaUPC" w:hAnsi="CordiaUPC" w:cs="CordiaUPC"/>
                <w:b/>
                <w:bCs/>
                <w:sz w:val="26"/>
                <w:szCs w:val="26"/>
                <w:lang w:val="en-US"/>
              </w:rPr>
            </w:pPr>
            <w:r w:rsidRPr="0013527D">
              <w:rPr>
                <w:rFonts w:ascii="CordiaUPC" w:eastAsia="Times New Roman" w:hAnsi="CordiaUPC" w:cs="CordiaUPC"/>
                <w:b/>
                <w:bCs/>
                <w:sz w:val="26"/>
                <w:szCs w:val="26"/>
              </w:rPr>
              <w:t>272,189</w:t>
            </w:r>
          </w:p>
        </w:tc>
        <w:tc>
          <w:tcPr>
            <w:tcW w:w="127" w:type="pct"/>
          </w:tcPr>
          <w:p w14:paraId="3E4064F9" w14:textId="77777777" w:rsidR="00313B16" w:rsidRPr="00E25722" w:rsidRDefault="00313B16" w:rsidP="00313B16">
            <w:pPr>
              <w:spacing w:line="200" w:lineRule="exact"/>
              <w:jc w:val="right"/>
              <w:rPr>
                <w:rFonts w:ascii="CordiaUPC" w:hAnsi="CordiaUPC" w:cs="CordiaUPC"/>
                <w:b/>
                <w:bCs/>
                <w:sz w:val="26"/>
                <w:szCs w:val="26"/>
                <w:lang w:val="en-US"/>
              </w:rPr>
            </w:pPr>
          </w:p>
        </w:tc>
        <w:tc>
          <w:tcPr>
            <w:tcW w:w="707" w:type="pct"/>
            <w:tcBorders>
              <w:bottom w:val="double" w:sz="4" w:space="0" w:color="auto"/>
            </w:tcBorders>
          </w:tcPr>
          <w:p w14:paraId="476E8C9B" w14:textId="44F8E8F0" w:rsidR="00313B16" w:rsidRPr="00E25722" w:rsidRDefault="00313B16" w:rsidP="00313B16">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33,055</w:t>
            </w:r>
          </w:p>
        </w:tc>
        <w:tc>
          <w:tcPr>
            <w:tcW w:w="135" w:type="pct"/>
          </w:tcPr>
          <w:p w14:paraId="77150294" w14:textId="77777777" w:rsidR="00313B16" w:rsidRPr="00E25722" w:rsidRDefault="00313B16" w:rsidP="00313B16">
            <w:pPr>
              <w:tabs>
                <w:tab w:val="decimal" w:pos="1059"/>
              </w:tabs>
              <w:spacing w:line="200" w:lineRule="exact"/>
              <w:ind w:left="-93" w:right="-268"/>
              <w:rPr>
                <w:rFonts w:ascii="CordiaUPC" w:hAnsi="CordiaUPC" w:cs="CordiaUPC"/>
                <w:b/>
                <w:bCs/>
                <w:sz w:val="26"/>
                <w:szCs w:val="26"/>
                <w:lang w:val="en-US"/>
              </w:rPr>
            </w:pPr>
          </w:p>
        </w:tc>
        <w:tc>
          <w:tcPr>
            <w:tcW w:w="678" w:type="pct"/>
          </w:tcPr>
          <w:p w14:paraId="7C10D3A9" w14:textId="1C0D0AA5" w:rsidR="00313B16" w:rsidRPr="00E25722" w:rsidRDefault="00313B16" w:rsidP="00313B16">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400,890</w:t>
            </w:r>
          </w:p>
        </w:tc>
      </w:tr>
      <w:tr w:rsidR="00313B16" w:rsidRPr="00E25722" w14:paraId="680484B0" w14:textId="77777777" w:rsidTr="00495FA4">
        <w:tc>
          <w:tcPr>
            <w:tcW w:w="1729" w:type="pct"/>
          </w:tcPr>
          <w:p w14:paraId="67DAAE4C" w14:textId="77777777" w:rsidR="00313B16" w:rsidRPr="00E25722" w:rsidRDefault="00313B16" w:rsidP="00313B16">
            <w:pPr>
              <w:pStyle w:val="BodyText"/>
              <w:spacing w:after="0" w:line="200" w:lineRule="exact"/>
              <w:ind w:right="-45"/>
              <w:jc w:val="both"/>
              <w:rPr>
                <w:rFonts w:ascii="CordiaUPC" w:hAnsi="CordiaUPC" w:cs="CordiaUPC"/>
                <w:spacing w:val="-2"/>
                <w:sz w:val="26"/>
                <w:szCs w:val="26"/>
              </w:rPr>
            </w:pPr>
            <w:r w:rsidRPr="00E25722">
              <w:rPr>
                <w:rFonts w:ascii="CordiaUPC" w:hAnsi="CordiaUPC" w:cs="CordiaUPC" w:hint="cs"/>
                <w:i/>
                <w:iCs/>
                <w:spacing w:val="-2"/>
                <w:sz w:val="26"/>
                <w:szCs w:val="26"/>
              </w:rPr>
              <w:t>Less</w:t>
            </w:r>
            <w:r w:rsidRPr="00E25722">
              <w:rPr>
                <w:rFonts w:ascii="CordiaUPC" w:hAnsi="CordiaUPC" w:cs="CordiaUPC" w:hint="cs"/>
                <w:spacing w:val="-2"/>
                <w:sz w:val="26"/>
                <w:szCs w:val="26"/>
              </w:rPr>
              <w:t xml:space="preserve"> allowance for expected credit loss</w:t>
            </w:r>
          </w:p>
        </w:tc>
        <w:tc>
          <w:tcPr>
            <w:tcW w:w="777" w:type="pct"/>
          </w:tcPr>
          <w:p w14:paraId="4B5D7C5D" w14:textId="77777777" w:rsidR="00313B16" w:rsidRPr="00E25722" w:rsidRDefault="00313B16" w:rsidP="00313B16">
            <w:pPr>
              <w:tabs>
                <w:tab w:val="decimal" w:pos="1138"/>
              </w:tabs>
              <w:spacing w:line="200" w:lineRule="exact"/>
              <w:ind w:right="-108"/>
              <w:rPr>
                <w:rFonts w:ascii="CordiaUPC" w:hAnsi="CordiaUPC" w:cs="CordiaUPC"/>
                <w:sz w:val="26"/>
                <w:szCs w:val="26"/>
                <w:lang w:val="en-US"/>
              </w:rPr>
            </w:pPr>
          </w:p>
        </w:tc>
        <w:tc>
          <w:tcPr>
            <w:tcW w:w="127" w:type="pct"/>
          </w:tcPr>
          <w:p w14:paraId="5C78E50F" w14:textId="77777777" w:rsidR="00313B16" w:rsidRPr="00E25722" w:rsidRDefault="00313B16" w:rsidP="00313B16">
            <w:pPr>
              <w:spacing w:line="200" w:lineRule="exact"/>
              <w:jc w:val="right"/>
              <w:rPr>
                <w:rFonts w:ascii="CordiaUPC" w:hAnsi="CordiaUPC" w:cs="CordiaUPC"/>
                <w:sz w:val="26"/>
                <w:szCs w:val="26"/>
                <w:lang w:val="en-US"/>
              </w:rPr>
            </w:pPr>
          </w:p>
        </w:tc>
        <w:tc>
          <w:tcPr>
            <w:tcW w:w="720" w:type="pct"/>
          </w:tcPr>
          <w:p w14:paraId="24F85228" w14:textId="77777777" w:rsidR="00313B16" w:rsidRPr="00E25722" w:rsidRDefault="00313B16" w:rsidP="00313B16">
            <w:pPr>
              <w:tabs>
                <w:tab w:val="decimal" w:pos="1104"/>
              </w:tabs>
              <w:spacing w:line="200" w:lineRule="exact"/>
              <w:ind w:left="-88" w:right="-111"/>
              <w:rPr>
                <w:rFonts w:ascii="CordiaUPC" w:hAnsi="CordiaUPC" w:cs="CordiaUPC"/>
                <w:sz w:val="26"/>
                <w:szCs w:val="26"/>
                <w:lang w:val="en-US"/>
              </w:rPr>
            </w:pPr>
          </w:p>
        </w:tc>
        <w:tc>
          <w:tcPr>
            <w:tcW w:w="127" w:type="pct"/>
          </w:tcPr>
          <w:p w14:paraId="65749CF9" w14:textId="77777777" w:rsidR="00313B16" w:rsidRPr="00E25722" w:rsidRDefault="00313B16" w:rsidP="00313B16">
            <w:pPr>
              <w:spacing w:line="200" w:lineRule="exact"/>
              <w:jc w:val="right"/>
              <w:rPr>
                <w:rFonts w:ascii="CordiaUPC" w:hAnsi="CordiaUPC" w:cs="CordiaUPC"/>
                <w:sz w:val="26"/>
                <w:szCs w:val="26"/>
                <w:lang w:val="en-US"/>
              </w:rPr>
            </w:pPr>
          </w:p>
        </w:tc>
        <w:tc>
          <w:tcPr>
            <w:tcW w:w="707" w:type="pct"/>
          </w:tcPr>
          <w:p w14:paraId="45B6F17F"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135" w:type="pct"/>
          </w:tcPr>
          <w:p w14:paraId="165B6457"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678" w:type="pct"/>
            <w:tcBorders>
              <w:bottom w:val="single" w:sz="4" w:space="0" w:color="auto"/>
            </w:tcBorders>
          </w:tcPr>
          <w:p w14:paraId="4B2510DB" w14:textId="3B5E0C0C" w:rsidR="00313B16" w:rsidRPr="00E25722" w:rsidRDefault="00313B16" w:rsidP="00313B16">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(11,050)</w:t>
            </w:r>
          </w:p>
        </w:tc>
      </w:tr>
      <w:tr w:rsidR="00313B16" w:rsidRPr="00E25722" w14:paraId="168FE7AD" w14:textId="77777777" w:rsidTr="00874BA6">
        <w:tc>
          <w:tcPr>
            <w:tcW w:w="1729" w:type="pct"/>
          </w:tcPr>
          <w:p w14:paraId="106339B1" w14:textId="77777777" w:rsidR="00313B16" w:rsidRPr="00E25722" w:rsidRDefault="00313B16" w:rsidP="00313B16">
            <w:pPr>
              <w:pStyle w:val="BodyText"/>
              <w:spacing w:after="0" w:line="200" w:lineRule="exact"/>
              <w:ind w:right="-45"/>
              <w:jc w:val="both"/>
              <w:rPr>
                <w:rFonts w:ascii="CordiaUPC" w:hAnsi="CordiaUPC" w:cs="CordiaUPC"/>
                <w:b/>
                <w:bCs/>
                <w:sz w:val="26"/>
                <w:szCs w:val="26"/>
                <w:cs/>
              </w:rPr>
            </w:pPr>
            <w:r w:rsidRPr="00E25722">
              <w:rPr>
                <w:rFonts w:ascii="CordiaUPC" w:hAnsi="CordiaUPC" w:cs="CordiaUPC" w:hint="cs"/>
                <w:b/>
                <w:bCs/>
                <w:sz w:val="26"/>
                <w:szCs w:val="26"/>
              </w:rPr>
              <w:t>Lease receivables, net</w:t>
            </w:r>
          </w:p>
        </w:tc>
        <w:tc>
          <w:tcPr>
            <w:tcW w:w="777" w:type="pct"/>
          </w:tcPr>
          <w:p w14:paraId="49A90867" w14:textId="77777777" w:rsidR="00313B16" w:rsidRPr="00E25722" w:rsidRDefault="00313B16" w:rsidP="00313B16">
            <w:pPr>
              <w:tabs>
                <w:tab w:val="decimal" w:pos="1138"/>
              </w:tabs>
              <w:spacing w:line="200" w:lineRule="exact"/>
              <w:ind w:right="-108"/>
              <w:rPr>
                <w:rFonts w:ascii="CordiaUPC" w:hAnsi="CordiaUPC" w:cs="CordiaUPC"/>
                <w:sz w:val="26"/>
                <w:szCs w:val="26"/>
                <w:lang w:val="en-US"/>
              </w:rPr>
            </w:pPr>
          </w:p>
        </w:tc>
        <w:tc>
          <w:tcPr>
            <w:tcW w:w="127" w:type="pct"/>
          </w:tcPr>
          <w:p w14:paraId="74B42DBC" w14:textId="77777777" w:rsidR="00313B16" w:rsidRPr="00E25722" w:rsidRDefault="00313B16" w:rsidP="00313B16">
            <w:pPr>
              <w:spacing w:line="200" w:lineRule="exact"/>
              <w:jc w:val="right"/>
              <w:rPr>
                <w:rFonts w:ascii="CordiaUPC" w:hAnsi="CordiaUPC" w:cs="CordiaUPC"/>
                <w:sz w:val="26"/>
                <w:szCs w:val="26"/>
                <w:lang w:val="en-US"/>
              </w:rPr>
            </w:pPr>
          </w:p>
        </w:tc>
        <w:tc>
          <w:tcPr>
            <w:tcW w:w="720" w:type="pct"/>
          </w:tcPr>
          <w:p w14:paraId="3F4B68BA" w14:textId="77777777" w:rsidR="00313B16" w:rsidRPr="00E25722" w:rsidRDefault="00313B16" w:rsidP="00313B16">
            <w:pPr>
              <w:tabs>
                <w:tab w:val="decimal" w:pos="1104"/>
              </w:tabs>
              <w:spacing w:line="200" w:lineRule="exact"/>
              <w:ind w:left="-88" w:right="-111"/>
              <w:rPr>
                <w:rFonts w:ascii="CordiaUPC" w:hAnsi="CordiaUPC" w:cs="CordiaUPC"/>
                <w:sz w:val="26"/>
                <w:szCs w:val="26"/>
                <w:lang w:val="en-US"/>
              </w:rPr>
            </w:pPr>
          </w:p>
        </w:tc>
        <w:tc>
          <w:tcPr>
            <w:tcW w:w="127" w:type="pct"/>
          </w:tcPr>
          <w:p w14:paraId="4AFD82E8" w14:textId="77777777" w:rsidR="00313B16" w:rsidRPr="00E25722" w:rsidRDefault="00313B16" w:rsidP="00313B16">
            <w:pPr>
              <w:spacing w:line="200" w:lineRule="exact"/>
              <w:jc w:val="right"/>
              <w:rPr>
                <w:rFonts w:ascii="CordiaUPC" w:hAnsi="CordiaUPC" w:cs="CordiaUPC"/>
                <w:sz w:val="26"/>
                <w:szCs w:val="26"/>
                <w:lang w:val="en-US"/>
              </w:rPr>
            </w:pPr>
          </w:p>
        </w:tc>
        <w:tc>
          <w:tcPr>
            <w:tcW w:w="707" w:type="pct"/>
          </w:tcPr>
          <w:p w14:paraId="7A93E83A"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135" w:type="pct"/>
          </w:tcPr>
          <w:p w14:paraId="1740F322" w14:textId="77777777" w:rsidR="00313B16" w:rsidRPr="00E25722" w:rsidRDefault="00313B16" w:rsidP="00313B16">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bottom w:val="double" w:sz="4" w:space="0" w:color="auto"/>
            </w:tcBorders>
          </w:tcPr>
          <w:p w14:paraId="31BC0EC8" w14:textId="2200F35D" w:rsidR="00313B16" w:rsidRPr="00E25722" w:rsidRDefault="00313B16" w:rsidP="00313B16">
            <w:pPr>
              <w:tabs>
                <w:tab w:val="decimal" w:pos="1059"/>
              </w:tabs>
              <w:spacing w:line="200" w:lineRule="exact"/>
              <w:ind w:left="-93" w:right="-268"/>
              <w:rPr>
                <w:rFonts w:ascii="CordiaUPC" w:hAnsi="CordiaUPC" w:cs="CordiaUPC"/>
                <w:b/>
                <w:bCs/>
                <w:sz w:val="26"/>
                <w:szCs w:val="26"/>
                <w:lang w:val="en-US" w:bidi="th-TH"/>
              </w:rPr>
            </w:pPr>
            <w:r>
              <w:rPr>
                <w:rFonts w:ascii="CordiaUPC" w:eastAsia="Times New Roman" w:hAnsi="CordiaUPC" w:cs="CordiaUPC"/>
                <w:b/>
                <w:bCs/>
                <w:sz w:val="26"/>
                <w:szCs w:val="26"/>
              </w:rPr>
              <w:t>389,840</w:t>
            </w:r>
          </w:p>
        </w:tc>
      </w:tr>
    </w:tbl>
    <w:p w14:paraId="330483FC" w14:textId="743D02D3" w:rsidR="00960D0B" w:rsidRDefault="00960D0B" w:rsidP="00960D0B">
      <w:pPr>
        <w:pStyle w:val="index"/>
        <w:spacing w:after="0" w:line="240" w:lineRule="exact"/>
        <w:ind w:left="547" w:hanging="547"/>
        <w:rPr>
          <w:rFonts w:ascii="CordiaUPC" w:hAnsi="CordiaUPC" w:cs="CordiaUPC"/>
          <w:b/>
          <w:bCs/>
          <w:sz w:val="26"/>
          <w:szCs w:val="26"/>
        </w:rPr>
      </w:pPr>
    </w:p>
    <w:p w14:paraId="63A23C88" w14:textId="61F90C30" w:rsidR="002C08C4" w:rsidRDefault="002C08C4" w:rsidP="00960D0B">
      <w:pPr>
        <w:pStyle w:val="index"/>
        <w:spacing w:after="0" w:line="240" w:lineRule="exact"/>
        <w:ind w:left="547" w:hanging="547"/>
        <w:rPr>
          <w:rFonts w:ascii="CordiaUPC" w:hAnsi="CordiaUPC" w:cs="CordiaUPC"/>
          <w:b/>
          <w:bCs/>
          <w:sz w:val="26"/>
          <w:szCs w:val="26"/>
        </w:rPr>
      </w:pPr>
    </w:p>
    <w:p w14:paraId="2A558506" w14:textId="2DDD0D20" w:rsidR="002C08C4" w:rsidRDefault="002C08C4" w:rsidP="00960D0B">
      <w:pPr>
        <w:pStyle w:val="index"/>
        <w:spacing w:after="0" w:line="240" w:lineRule="exact"/>
        <w:ind w:left="547" w:hanging="547"/>
        <w:rPr>
          <w:rFonts w:ascii="CordiaUPC" w:hAnsi="CordiaUPC" w:cs="CordiaUPC"/>
          <w:b/>
          <w:bCs/>
          <w:sz w:val="26"/>
          <w:szCs w:val="26"/>
        </w:rPr>
      </w:pPr>
    </w:p>
    <w:p w14:paraId="144D4537" w14:textId="7365187B" w:rsidR="002C08C4" w:rsidRDefault="002C08C4" w:rsidP="00960D0B">
      <w:pPr>
        <w:pStyle w:val="index"/>
        <w:spacing w:after="0" w:line="240" w:lineRule="exact"/>
        <w:ind w:left="547" w:hanging="547"/>
        <w:rPr>
          <w:rFonts w:ascii="CordiaUPC" w:hAnsi="CordiaUPC" w:cs="CordiaUPC"/>
          <w:b/>
          <w:bCs/>
          <w:sz w:val="26"/>
          <w:szCs w:val="26"/>
        </w:rPr>
      </w:pPr>
    </w:p>
    <w:p w14:paraId="08692E28" w14:textId="461C7798" w:rsidR="002C08C4" w:rsidRDefault="002C08C4" w:rsidP="00960D0B">
      <w:pPr>
        <w:pStyle w:val="index"/>
        <w:spacing w:after="0" w:line="240" w:lineRule="exact"/>
        <w:ind w:left="547" w:hanging="547"/>
        <w:rPr>
          <w:rFonts w:ascii="CordiaUPC" w:hAnsi="CordiaUPC" w:cs="CordiaUPC"/>
          <w:b/>
          <w:bCs/>
          <w:sz w:val="26"/>
          <w:szCs w:val="26"/>
        </w:rPr>
      </w:pPr>
    </w:p>
    <w:p w14:paraId="4D24CB80" w14:textId="179FB9B4" w:rsidR="002C08C4" w:rsidRDefault="002C08C4" w:rsidP="00960D0B">
      <w:pPr>
        <w:pStyle w:val="index"/>
        <w:spacing w:after="0" w:line="240" w:lineRule="exact"/>
        <w:ind w:left="547" w:hanging="547"/>
        <w:rPr>
          <w:rFonts w:ascii="CordiaUPC" w:hAnsi="CordiaUPC" w:cs="CordiaUPC"/>
          <w:b/>
          <w:bCs/>
          <w:sz w:val="26"/>
          <w:szCs w:val="26"/>
        </w:rPr>
      </w:pPr>
    </w:p>
    <w:p w14:paraId="65A3FDD0" w14:textId="5F4D0315" w:rsidR="002C08C4" w:rsidRDefault="002C08C4" w:rsidP="00960D0B">
      <w:pPr>
        <w:pStyle w:val="index"/>
        <w:spacing w:after="0" w:line="240" w:lineRule="exact"/>
        <w:ind w:left="547" w:hanging="547"/>
        <w:rPr>
          <w:rFonts w:ascii="CordiaUPC" w:hAnsi="CordiaUPC" w:cs="CordiaUPC"/>
          <w:b/>
          <w:bCs/>
          <w:sz w:val="26"/>
          <w:szCs w:val="26"/>
        </w:rPr>
      </w:pPr>
    </w:p>
    <w:p w14:paraId="287C1366" w14:textId="3B00F092" w:rsidR="002C08C4" w:rsidRDefault="002C08C4" w:rsidP="00960D0B">
      <w:pPr>
        <w:pStyle w:val="index"/>
        <w:spacing w:after="0" w:line="240" w:lineRule="exact"/>
        <w:ind w:left="547" w:hanging="547"/>
        <w:rPr>
          <w:rFonts w:ascii="CordiaUPC" w:hAnsi="CordiaUPC" w:cs="CordiaUPC"/>
          <w:b/>
          <w:bCs/>
          <w:sz w:val="26"/>
          <w:szCs w:val="26"/>
        </w:rPr>
      </w:pPr>
    </w:p>
    <w:p w14:paraId="2E19D394" w14:textId="2FD693A2" w:rsidR="002C08C4" w:rsidRDefault="002C08C4" w:rsidP="00960D0B">
      <w:pPr>
        <w:pStyle w:val="index"/>
        <w:spacing w:after="0" w:line="240" w:lineRule="exact"/>
        <w:ind w:left="547" w:hanging="547"/>
        <w:rPr>
          <w:rFonts w:ascii="CordiaUPC" w:hAnsi="CordiaUPC" w:cs="CordiaUPC"/>
          <w:b/>
          <w:bCs/>
          <w:sz w:val="26"/>
          <w:szCs w:val="26"/>
        </w:rPr>
      </w:pPr>
    </w:p>
    <w:p w14:paraId="55EA7089" w14:textId="1DEC2AF0" w:rsidR="002C08C4" w:rsidRDefault="002C08C4" w:rsidP="00960D0B">
      <w:pPr>
        <w:pStyle w:val="index"/>
        <w:spacing w:after="0" w:line="240" w:lineRule="exact"/>
        <w:ind w:left="547" w:hanging="547"/>
        <w:rPr>
          <w:rFonts w:ascii="CordiaUPC" w:hAnsi="CordiaUPC" w:cs="CordiaUPC"/>
          <w:b/>
          <w:bCs/>
          <w:sz w:val="26"/>
          <w:szCs w:val="26"/>
        </w:rPr>
      </w:pPr>
    </w:p>
    <w:p w14:paraId="0837F3A3" w14:textId="77777777" w:rsidR="002C08C4" w:rsidRPr="00E25722" w:rsidRDefault="002C08C4" w:rsidP="00960D0B">
      <w:pPr>
        <w:pStyle w:val="index"/>
        <w:spacing w:after="0" w:line="240" w:lineRule="exact"/>
        <w:ind w:left="547" w:hanging="547"/>
        <w:rPr>
          <w:rFonts w:ascii="CordiaUPC" w:hAnsi="CordiaUPC" w:cs="CordiaUPC"/>
          <w:b/>
          <w:bCs/>
          <w:sz w:val="26"/>
          <w:szCs w:val="26"/>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960D0B" w:rsidRPr="00E25722" w14:paraId="2673A9B9" w14:textId="77777777" w:rsidTr="001B5AF4">
        <w:tc>
          <w:tcPr>
            <w:tcW w:w="1729" w:type="pct"/>
          </w:tcPr>
          <w:p w14:paraId="4F482699"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rPr>
            </w:pPr>
          </w:p>
        </w:tc>
        <w:tc>
          <w:tcPr>
            <w:tcW w:w="3271" w:type="pct"/>
            <w:gridSpan w:val="7"/>
          </w:tcPr>
          <w:p w14:paraId="1DFDA36F" w14:textId="77777777" w:rsidR="00960D0B" w:rsidRPr="00E25722" w:rsidRDefault="00960D0B" w:rsidP="001B5AF4">
            <w:pPr>
              <w:pStyle w:val="BodyText"/>
              <w:spacing w:after="0" w:line="200" w:lineRule="exact"/>
              <w:ind w:left="-113" w:right="-72"/>
              <w:jc w:val="center"/>
              <w:rPr>
                <w:rFonts w:ascii="CordiaUPC" w:hAnsi="CordiaUPC" w:cs="CordiaUPC"/>
                <w:b/>
                <w:bCs/>
                <w:sz w:val="26"/>
                <w:szCs w:val="26"/>
              </w:rPr>
            </w:pPr>
            <w:r w:rsidRPr="00E25722">
              <w:rPr>
                <w:rFonts w:ascii="CordiaUPC" w:hAnsi="CordiaUPC" w:cs="CordiaUPC" w:hint="cs"/>
                <w:b/>
                <w:bCs/>
                <w:sz w:val="26"/>
                <w:szCs w:val="26"/>
              </w:rPr>
              <w:t xml:space="preserve">Consolidated </w:t>
            </w:r>
          </w:p>
        </w:tc>
      </w:tr>
      <w:tr w:rsidR="00960D0B" w:rsidRPr="00E25722" w14:paraId="7E7711DE" w14:textId="77777777" w:rsidTr="001B5AF4">
        <w:tc>
          <w:tcPr>
            <w:tcW w:w="1729" w:type="pct"/>
          </w:tcPr>
          <w:p w14:paraId="3E42F43A"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rPr>
            </w:pPr>
          </w:p>
        </w:tc>
        <w:tc>
          <w:tcPr>
            <w:tcW w:w="3271" w:type="pct"/>
            <w:gridSpan w:val="7"/>
          </w:tcPr>
          <w:p w14:paraId="29A01CA1" w14:textId="745FB29A"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color w:val="000000"/>
                <w:sz w:val="26"/>
                <w:szCs w:val="26"/>
                <w:lang w:val="en-US" w:eastAsia="en-GB" w:bidi="th-TH"/>
              </w:rPr>
              <w:t>31 December 20</w:t>
            </w:r>
            <w:r>
              <w:rPr>
                <w:rFonts w:ascii="CordiaUPC" w:hAnsi="CordiaUPC" w:cs="CordiaUPC"/>
                <w:color w:val="000000"/>
                <w:sz w:val="26"/>
                <w:szCs w:val="26"/>
                <w:lang w:val="en-US" w:eastAsia="en-GB" w:bidi="th-TH"/>
              </w:rPr>
              <w:t>20</w:t>
            </w:r>
          </w:p>
        </w:tc>
      </w:tr>
      <w:tr w:rsidR="00960D0B" w:rsidRPr="00E25722" w14:paraId="728E78FA" w14:textId="77777777" w:rsidTr="001B5AF4">
        <w:tc>
          <w:tcPr>
            <w:tcW w:w="1729" w:type="pct"/>
          </w:tcPr>
          <w:p w14:paraId="38F5797F" w14:textId="77777777" w:rsidR="00960D0B" w:rsidRPr="00E25722" w:rsidRDefault="00960D0B" w:rsidP="001B5AF4">
            <w:pPr>
              <w:pStyle w:val="BodyText"/>
              <w:spacing w:after="0" w:line="200" w:lineRule="exact"/>
              <w:ind w:right="-45"/>
              <w:jc w:val="both"/>
              <w:rPr>
                <w:rFonts w:ascii="CordiaUPC" w:hAnsi="CordiaUPC" w:cs="CordiaUPC"/>
                <w:sz w:val="26"/>
                <w:szCs w:val="26"/>
              </w:rPr>
            </w:pPr>
          </w:p>
        </w:tc>
        <w:tc>
          <w:tcPr>
            <w:tcW w:w="777" w:type="pct"/>
          </w:tcPr>
          <w:p w14:paraId="3C42BCC0"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127" w:type="pct"/>
          </w:tcPr>
          <w:p w14:paraId="674FF3C1"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20" w:type="pct"/>
          </w:tcPr>
          <w:p w14:paraId="0147236F"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21271784"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07" w:type="pct"/>
          </w:tcPr>
          <w:p w14:paraId="73BDF3A6"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135" w:type="pct"/>
          </w:tcPr>
          <w:p w14:paraId="593924B2"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678" w:type="pct"/>
          </w:tcPr>
          <w:p w14:paraId="0041ACCA"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r>
      <w:tr w:rsidR="00960D0B" w:rsidRPr="00E25722" w14:paraId="248E5068" w14:textId="77777777" w:rsidTr="001B5AF4">
        <w:tc>
          <w:tcPr>
            <w:tcW w:w="1729" w:type="pct"/>
          </w:tcPr>
          <w:p w14:paraId="5EC4067B" w14:textId="77777777" w:rsidR="00960D0B" w:rsidRPr="00E25722" w:rsidRDefault="00960D0B" w:rsidP="001B5AF4">
            <w:pPr>
              <w:pStyle w:val="BodyText"/>
              <w:spacing w:after="0" w:line="200" w:lineRule="exact"/>
              <w:ind w:right="-45"/>
              <w:jc w:val="both"/>
              <w:rPr>
                <w:rFonts w:ascii="CordiaUPC" w:hAnsi="CordiaUPC" w:cs="CordiaUPC"/>
                <w:sz w:val="26"/>
                <w:szCs w:val="26"/>
              </w:rPr>
            </w:pPr>
          </w:p>
        </w:tc>
        <w:tc>
          <w:tcPr>
            <w:tcW w:w="777" w:type="pct"/>
          </w:tcPr>
          <w:p w14:paraId="2139880F"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127" w:type="pct"/>
          </w:tcPr>
          <w:p w14:paraId="37256617"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20" w:type="pct"/>
          </w:tcPr>
          <w:p w14:paraId="30CA5480"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after one year</w:t>
            </w:r>
          </w:p>
        </w:tc>
        <w:tc>
          <w:tcPr>
            <w:tcW w:w="127" w:type="pct"/>
          </w:tcPr>
          <w:p w14:paraId="5D188BAA"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07" w:type="pct"/>
          </w:tcPr>
          <w:p w14:paraId="11B2D872"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135" w:type="pct"/>
          </w:tcPr>
          <w:p w14:paraId="15263F2B"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678" w:type="pct"/>
          </w:tcPr>
          <w:p w14:paraId="77521F79"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r>
      <w:tr w:rsidR="00960D0B" w:rsidRPr="00E25722" w14:paraId="22C0D9E2" w14:textId="77777777" w:rsidTr="001B5AF4">
        <w:tc>
          <w:tcPr>
            <w:tcW w:w="1729" w:type="pct"/>
          </w:tcPr>
          <w:p w14:paraId="02AF6B8B"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rPr>
            </w:pPr>
          </w:p>
        </w:tc>
        <w:tc>
          <w:tcPr>
            <w:tcW w:w="777" w:type="pct"/>
          </w:tcPr>
          <w:p w14:paraId="1EBD6B18"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Portion due</w:t>
            </w:r>
          </w:p>
        </w:tc>
        <w:tc>
          <w:tcPr>
            <w:tcW w:w="127" w:type="pct"/>
          </w:tcPr>
          <w:p w14:paraId="63C24904"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20" w:type="pct"/>
          </w:tcPr>
          <w:p w14:paraId="2F78125E"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but within</w:t>
            </w:r>
          </w:p>
        </w:tc>
        <w:tc>
          <w:tcPr>
            <w:tcW w:w="127" w:type="pct"/>
          </w:tcPr>
          <w:p w14:paraId="2C6579EA"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07" w:type="pct"/>
          </w:tcPr>
          <w:p w14:paraId="4C02D0B6"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Portion due</w:t>
            </w:r>
          </w:p>
        </w:tc>
        <w:tc>
          <w:tcPr>
            <w:tcW w:w="135" w:type="pct"/>
          </w:tcPr>
          <w:p w14:paraId="230DB3A1"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678" w:type="pct"/>
          </w:tcPr>
          <w:p w14:paraId="5FB0F556"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r>
      <w:tr w:rsidR="00960D0B" w:rsidRPr="00E25722" w14:paraId="454C945C" w14:textId="77777777" w:rsidTr="001B5AF4">
        <w:tc>
          <w:tcPr>
            <w:tcW w:w="1729" w:type="pct"/>
          </w:tcPr>
          <w:p w14:paraId="5B736D52"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rPr>
            </w:pPr>
          </w:p>
        </w:tc>
        <w:tc>
          <w:tcPr>
            <w:tcW w:w="777" w:type="pct"/>
          </w:tcPr>
          <w:p w14:paraId="7635C1CC"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within one year</w:t>
            </w:r>
          </w:p>
        </w:tc>
        <w:tc>
          <w:tcPr>
            <w:tcW w:w="127" w:type="pct"/>
          </w:tcPr>
          <w:p w14:paraId="0758953E"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20" w:type="pct"/>
          </w:tcPr>
          <w:p w14:paraId="6C620ED0"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r w:rsidRPr="00E25722">
              <w:rPr>
                <w:rFonts w:ascii="CordiaUPC" w:hAnsi="CordiaUPC" w:cs="CordiaUPC" w:hint="cs"/>
                <w:sz w:val="26"/>
                <w:szCs w:val="26"/>
              </w:rPr>
              <w:t>five years</w:t>
            </w:r>
          </w:p>
        </w:tc>
        <w:tc>
          <w:tcPr>
            <w:tcW w:w="127" w:type="pct"/>
          </w:tcPr>
          <w:p w14:paraId="08DF309C" w14:textId="77777777" w:rsidR="00960D0B" w:rsidRPr="00E25722" w:rsidRDefault="00960D0B" w:rsidP="001B5AF4">
            <w:pPr>
              <w:pStyle w:val="BodyText"/>
              <w:spacing w:after="0" w:line="200" w:lineRule="exact"/>
              <w:ind w:left="-108" w:right="-72"/>
              <w:jc w:val="center"/>
              <w:rPr>
                <w:rFonts w:ascii="CordiaUPC" w:hAnsi="CordiaUPC" w:cs="CordiaUPC"/>
                <w:sz w:val="26"/>
                <w:szCs w:val="26"/>
              </w:rPr>
            </w:pPr>
          </w:p>
        </w:tc>
        <w:tc>
          <w:tcPr>
            <w:tcW w:w="707" w:type="pct"/>
          </w:tcPr>
          <w:p w14:paraId="75588BA3"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after five years</w:t>
            </w:r>
          </w:p>
        </w:tc>
        <w:tc>
          <w:tcPr>
            <w:tcW w:w="135" w:type="pct"/>
          </w:tcPr>
          <w:p w14:paraId="60F1EA8B"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p>
        </w:tc>
        <w:tc>
          <w:tcPr>
            <w:tcW w:w="678" w:type="pct"/>
          </w:tcPr>
          <w:p w14:paraId="3BBFB9ED"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sz w:val="26"/>
                <w:szCs w:val="26"/>
              </w:rPr>
              <w:t>Total</w:t>
            </w:r>
          </w:p>
        </w:tc>
      </w:tr>
      <w:tr w:rsidR="00960D0B" w:rsidRPr="00E25722" w14:paraId="1DF18E25" w14:textId="77777777" w:rsidTr="001B5AF4">
        <w:tc>
          <w:tcPr>
            <w:tcW w:w="1729" w:type="pct"/>
          </w:tcPr>
          <w:p w14:paraId="25E47067" w14:textId="77777777" w:rsidR="00960D0B" w:rsidRPr="00E25722" w:rsidRDefault="00960D0B" w:rsidP="001B5AF4">
            <w:pPr>
              <w:pStyle w:val="BodyText"/>
              <w:spacing w:after="0" w:line="200" w:lineRule="exact"/>
              <w:ind w:right="-45"/>
              <w:jc w:val="both"/>
              <w:rPr>
                <w:rFonts w:ascii="CordiaUPC" w:hAnsi="CordiaUPC" w:cs="CordiaUPC"/>
                <w:b/>
                <w:bCs/>
                <w:i/>
                <w:iCs/>
                <w:sz w:val="26"/>
                <w:szCs w:val="26"/>
                <w:cs/>
                <w:lang w:val="en-US" w:bidi="th-TH"/>
              </w:rPr>
            </w:pPr>
          </w:p>
        </w:tc>
        <w:tc>
          <w:tcPr>
            <w:tcW w:w="3271" w:type="pct"/>
            <w:gridSpan w:val="7"/>
          </w:tcPr>
          <w:p w14:paraId="47B8F73C" w14:textId="77777777" w:rsidR="00960D0B" w:rsidRPr="00E25722" w:rsidRDefault="00960D0B" w:rsidP="001B5AF4">
            <w:pPr>
              <w:pStyle w:val="BodyText"/>
              <w:spacing w:after="0" w:line="200" w:lineRule="exact"/>
              <w:ind w:left="-113" w:right="-72"/>
              <w:jc w:val="center"/>
              <w:rPr>
                <w:rFonts w:ascii="CordiaUPC" w:hAnsi="CordiaUPC" w:cs="CordiaUPC"/>
                <w:sz w:val="26"/>
                <w:szCs w:val="26"/>
              </w:rPr>
            </w:pPr>
            <w:r w:rsidRPr="00E25722">
              <w:rPr>
                <w:rFonts w:ascii="CordiaUPC" w:hAnsi="CordiaUPC" w:cs="CordiaUPC" w:hint="cs"/>
                <w:i/>
                <w:iCs/>
                <w:sz w:val="26"/>
                <w:szCs w:val="26"/>
              </w:rPr>
              <w:t>(in million Baht)</w:t>
            </w:r>
          </w:p>
        </w:tc>
      </w:tr>
      <w:tr w:rsidR="00960D0B" w:rsidRPr="00E25722" w14:paraId="66E0C9BD" w14:textId="77777777" w:rsidTr="001B5AF4">
        <w:tc>
          <w:tcPr>
            <w:tcW w:w="1729" w:type="pct"/>
          </w:tcPr>
          <w:p w14:paraId="56E6D0A5" w14:textId="77777777" w:rsidR="00960D0B" w:rsidRPr="00E25722" w:rsidRDefault="00960D0B" w:rsidP="001B5AF4">
            <w:pPr>
              <w:pStyle w:val="BodyText"/>
              <w:spacing w:after="0" w:line="200" w:lineRule="exact"/>
              <w:ind w:left="-18" w:right="-45"/>
              <w:jc w:val="both"/>
              <w:rPr>
                <w:rFonts w:ascii="CordiaUPC" w:hAnsi="CordiaUPC" w:cs="CordiaUPC"/>
                <w:sz w:val="26"/>
                <w:szCs w:val="26"/>
              </w:rPr>
            </w:pPr>
            <w:r w:rsidRPr="00E25722">
              <w:rPr>
                <w:rFonts w:ascii="CordiaUPC" w:hAnsi="CordiaUPC" w:cs="CordiaUPC" w:hint="cs"/>
                <w:sz w:val="26"/>
                <w:szCs w:val="26"/>
              </w:rPr>
              <w:t>Hire purchase receivables</w:t>
            </w:r>
          </w:p>
        </w:tc>
        <w:tc>
          <w:tcPr>
            <w:tcW w:w="777" w:type="pct"/>
          </w:tcPr>
          <w:p w14:paraId="6FDF3469"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117,372</w:t>
            </w:r>
          </w:p>
        </w:tc>
        <w:tc>
          <w:tcPr>
            <w:tcW w:w="127" w:type="pct"/>
          </w:tcPr>
          <w:p w14:paraId="60EAA49E"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Pr>
          <w:p w14:paraId="24BA20A2"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311,698</w:t>
            </w:r>
          </w:p>
        </w:tc>
        <w:tc>
          <w:tcPr>
            <w:tcW w:w="127" w:type="pct"/>
          </w:tcPr>
          <w:p w14:paraId="1382BB86"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Pr>
          <w:p w14:paraId="1960C0E6"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37,530</w:t>
            </w:r>
          </w:p>
        </w:tc>
        <w:tc>
          <w:tcPr>
            <w:tcW w:w="135" w:type="pct"/>
          </w:tcPr>
          <w:p w14:paraId="2FD4FA64"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Pr>
          <w:p w14:paraId="1896A912"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466,600</w:t>
            </w:r>
          </w:p>
        </w:tc>
      </w:tr>
      <w:tr w:rsidR="00960D0B" w:rsidRPr="00E25722" w14:paraId="60FF418C" w14:textId="77777777" w:rsidTr="001B5AF4">
        <w:tc>
          <w:tcPr>
            <w:tcW w:w="1729" w:type="pct"/>
          </w:tcPr>
          <w:p w14:paraId="58A84C53" w14:textId="77777777" w:rsidR="00960D0B" w:rsidRPr="00E25722" w:rsidRDefault="00960D0B" w:rsidP="001B5AF4">
            <w:pPr>
              <w:pStyle w:val="BodyText"/>
              <w:spacing w:after="0" w:line="200" w:lineRule="exact"/>
              <w:ind w:right="-45"/>
              <w:jc w:val="both"/>
              <w:rPr>
                <w:rFonts w:ascii="CordiaUPC" w:hAnsi="CordiaUPC" w:cs="CordiaUPC"/>
                <w:sz w:val="26"/>
                <w:szCs w:val="26"/>
              </w:rPr>
            </w:pPr>
            <w:r w:rsidRPr="00E25722">
              <w:rPr>
                <w:rFonts w:ascii="CordiaUPC" w:hAnsi="CordiaUPC" w:cs="CordiaUPC" w:hint="cs"/>
                <w:sz w:val="26"/>
                <w:szCs w:val="26"/>
              </w:rPr>
              <w:t xml:space="preserve">Finance lease receivables </w:t>
            </w:r>
          </w:p>
        </w:tc>
        <w:tc>
          <w:tcPr>
            <w:tcW w:w="777" w:type="pct"/>
            <w:tcBorders>
              <w:bottom w:val="single" w:sz="4" w:space="0" w:color="auto"/>
            </w:tcBorders>
          </w:tcPr>
          <w:p w14:paraId="4B84DEDF"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489</w:t>
            </w:r>
          </w:p>
        </w:tc>
        <w:tc>
          <w:tcPr>
            <w:tcW w:w="127" w:type="pct"/>
          </w:tcPr>
          <w:p w14:paraId="4366FF3B"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615A5BB0"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871</w:t>
            </w:r>
          </w:p>
        </w:tc>
        <w:tc>
          <w:tcPr>
            <w:tcW w:w="127" w:type="pct"/>
          </w:tcPr>
          <w:p w14:paraId="627C664C"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596D5902"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52FC950A"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bottom w:val="single" w:sz="4" w:space="0" w:color="auto"/>
            </w:tcBorders>
          </w:tcPr>
          <w:p w14:paraId="3EEE8F61"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1,360</w:t>
            </w:r>
          </w:p>
        </w:tc>
      </w:tr>
      <w:tr w:rsidR="00960D0B" w:rsidRPr="00E25722" w14:paraId="7A82622E" w14:textId="77777777" w:rsidTr="001B5AF4">
        <w:tc>
          <w:tcPr>
            <w:tcW w:w="1729" w:type="pct"/>
          </w:tcPr>
          <w:p w14:paraId="3B827260" w14:textId="77777777" w:rsidR="00960D0B" w:rsidRPr="00E25722" w:rsidRDefault="00960D0B" w:rsidP="001B5AF4">
            <w:pPr>
              <w:pStyle w:val="BodyText"/>
              <w:spacing w:after="0" w:line="200" w:lineRule="exact"/>
              <w:ind w:right="-45"/>
              <w:jc w:val="both"/>
              <w:rPr>
                <w:rFonts w:ascii="CordiaUPC" w:hAnsi="CordiaUPC" w:cs="CordiaUPC"/>
                <w:i/>
                <w:iCs/>
                <w:sz w:val="26"/>
                <w:szCs w:val="26"/>
                <w:cs/>
                <w:lang w:bidi="th-TH"/>
              </w:rPr>
            </w:pPr>
            <w:r w:rsidRPr="00E25722">
              <w:rPr>
                <w:rFonts w:ascii="CordiaUPC" w:hAnsi="CordiaUPC" w:cs="CordiaUPC" w:hint="cs"/>
                <w:sz w:val="26"/>
                <w:szCs w:val="26"/>
              </w:rPr>
              <w:t>Total gross investment under</w:t>
            </w:r>
          </w:p>
        </w:tc>
        <w:tc>
          <w:tcPr>
            <w:tcW w:w="777" w:type="pct"/>
            <w:tcBorders>
              <w:top w:val="single" w:sz="4" w:space="0" w:color="auto"/>
            </w:tcBorders>
          </w:tcPr>
          <w:p w14:paraId="166A908A"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p>
        </w:tc>
        <w:tc>
          <w:tcPr>
            <w:tcW w:w="127" w:type="pct"/>
          </w:tcPr>
          <w:p w14:paraId="1137B270"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top w:val="single" w:sz="4" w:space="0" w:color="auto"/>
            </w:tcBorders>
          </w:tcPr>
          <w:p w14:paraId="20C51DEC"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p>
        </w:tc>
        <w:tc>
          <w:tcPr>
            <w:tcW w:w="127" w:type="pct"/>
          </w:tcPr>
          <w:p w14:paraId="4519B928"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top w:val="single" w:sz="4" w:space="0" w:color="auto"/>
            </w:tcBorders>
          </w:tcPr>
          <w:p w14:paraId="06E105E2"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135" w:type="pct"/>
          </w:tcPr>
          <w:p w14:paraId="01AB541F"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tcBorders>
          </w:tcPr>
          <w:p w14:paraId="24C6D266" w14:textId="77777777" w:rsidR="00960D0B" w:rsidRPr="00E25722" w:rsidRDefault="00960D0B" w:rsidP="001B5AF4">
            <w:pPr>
              <w:tabs>
                <w:tab w:val="decimal" w:pos="1059"/>
              </w:tabs>
              <w:spacing w:line="200" w:lineRule="exact"/>
              <w:ind w:right="-268"/>
              <w:rPr>
                <w:rFonts w:ascii="CordiaUPC" w:hAnsi="CordiaUPC" w:cs="CordiaUPC"/>
                <w:sz w:val="26"/>
                <w:szCs w:val="26"/>
                <w:lang w:val="en-US"/>
              </w:rPr>
            </w:pPr>
          </w:p>
        </w:tc>
      </w:tr>
      <w:tr w:rsidR="00960D0B" w:rsidRPr="00E25722" w14:paraId="50473159" w14:textId="77777777" w:rsidTr="001B5AF4">
        <w:tc>
          <w:tcPr>
            <w:tcW w:w="1729" w:type="pct"/>
          </w:tcPr>
          <w:p w14:paraId="76FD685B" w14:textId="77777777" w:rsidR="00960D0B" w:rsidRPr="00E25722" w:rsidRDefault="00960D0B" w:rsidP="001B5AF4">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 xml:space="preserve"> </w:t>
            </w:r>
            <w:r w:rsidRPr="00E25722">
              <w:rPr>
                <w:rFonts w:ascii="CordiaUPC" w:hAnsi="CordiaUPC" w:cs="CordiaUPC" w:hint="cs"/>
                <w:sz w:val="26"/>
                <w:szCs w:val="26"/>
              </w:rPr>
              <w:t xml:space="preserve">  hire purchase contracts</w:t>
            </w:r>
          </w:p>
        </w:tc>
        <w:tc>
          <w:tcPr>
            <w:tcW w:w="777" w:type="pct"/>
          </w:tcPr>
          <w:p w14:paraId="72996FC1"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117,861</w:t>
            </w:r>
          </w:p>
        </w:tc>
        <w:tc>
          <w:tcPr>
            <w:tcW w:w="127" w:type="pct"/>
          </w:tcPr>
          <w:p w14:paraId="03613355"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Pr>
          <w:p w14:paraId="42FAECDD"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312,569</w:t>
            </w:r>
          </w:p>
        </w:tc>
        <w:tc>
          <w:tcPr>
            <w:tcW w:w="127" w:type="pct"/>
          </w:tcPr>
          <w:p w14:paraId="2F5DC1D6"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Pr>
          <w:p w14:paraId="3AE209A1"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37,530</w:t>
            </w:r>
          </w:p>
        </w:tc>
        <w:tc>
          <w:tcPr>
            <w:tcW w:w="135" w:type="pct"/>
          </w:tcPr>
          <w:p w14:paraId="0C984BFE"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Pr>
          <w:p w14:paraId="49A81555"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467,960</w:t>
            </w:r>
          </w:p>
        </w:tc>
      </w:tr>
      <w:tr w:rsidR="00960D0B" w:rsidRPr="00E25722" w14:paraId="37EE1664" w14:textId="77777777" w:rsidTr="001B5AF4">
        <w:tc>
          <w:tcPr>
            <w:tcW w:w="1729" w:type="pct"/>
          </w:tcPr>
          <w:p w14:paraId="563D0A82" w14:textId="77777777" w:rsidR="00960D0B" w:rsidRPr="00E25722" w:rsidRDefault="00960D0B" w:rsidP="001B5AF4">
            <w:pPr>
              <w:pStyle w:val="BodyText"/>
              <w:spacing w:after="0" w:line="200" w:lineRule="exact"/>
              <w:ind w:right="-45"/>
              <w:jc w:val="both"/>
              <w:rPr>
                <w:rFonts w:ascii="CordiaUPC" w:hAnsi="CordiaUPC" w:cs="CordiaUPC"/>
                <w:sz w:val="26"/>
                <w:szCs w:val="26"/>
              </w:rPr>
            </w:pPr>
            <w:r w:rsidRPr="00E25722">
              <w:rPr>
                <w:rFonts w:ascii="CordiaUPC" w:hAnsi="CordiaUPC" w:cs="CordiaUPC" w:hint="cs"/>
                <w:i/>
                <w:iCs/>
                <w:sz w:val="26"/>
                <w:szCs w:val="26"/>
              </w:rPr>
              <w:t>Less</w:t>
            </w:r>
            <w:r w:rsidRPr="00E25722">
              <w:rPr>
                <w:rFonts w:ascii="CordiaUPC" w:hAnsi="CordiaUPC" w:cs="CordiaUPC" w:hint="cs"/>
                <w:sz w:val="26"/>
                <w:szCs w:val="26"/>
              </w:rPr>
              <w:t xml:space="preserve"> unearned interest income</w:t>
            </w:r>
          </w:p>
        </w:tc>
        <w:tc>
          <w:tcPr>
            <w:tcW w:w="777" w:type="pct"/>
            <w:tcBorders>
              <w:bottom w:val="single" w:sz="4" w:space="0" w:color="auto"/>
            </w:tcBorders>
          </w:tcPr>
          <w:p w14:paraId="7EC8FBA2"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r>
              <w:rPr>
                <w:rFonts w:ascii="CordiaUPC" w:eastAsia="Times New Roman" w:hAnsi="CordiaUPC" w:cs="CordiaUPC"/>
                <w:sz w:val="26"/>
                <w:szCs w:val="26"/>
              </w:rPr>
              <w:t>(20,718)</w:t>
            </w:r>
          </w:p>
        </w:tc>
        <w:tc>
          <w:tcPr>
            <w:tcW w:w="127" w:type="pct"/>
          </w:tcPr>
          <w:p w14:paraId="7F6A70F5"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bottom w:val="single" w:sz="4" w:space="0" w:color="auto"/>
            </w:tcBorders>
          </w:tcPr>
          <w:p w14:paraId="317C51A1"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r>
              <w:rPr>
                <w:rFonts w:ascii="CordiaUPC" w:eastAsia="Times New Roman" w:hAnsi="CordiaUPC" w:cs="CordiaUPC"/>
                <w:sz w:val="26"/>
                <w:szCs w:val="26"/>
              </w:rPr>
              <w:t>(39,158)</w:t>
            </w:r>
          </w:p>
        </w:tc>
        <w:tc>
          <w:tcPr>
            <w:tcW w:w="127" w:type="pct"/>
          </w:tcPr>
          <w:p w14:paraId="09545340"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bottom w:val="single" w:sz="4" w:space="0" w:color="auto"/>
            </w:tcBorders>
          </w:tcPr>
          <w:p w14:paraId="030A75DA"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(1,961)</w:t>
            </w:r>
          </w:p>
        </w:tc>
        <w:tc>
          <w:tcPr>
            <w:tcW w:w="135" w:type="pct"/>
          </w:tcPr>
          <w:p w14:paraId="4357D721"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Pr>
          <w:p w14:paraId="1BE4E9E7"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(61,837)</w:t>
            </w:r>
          </w:p>
        </w:tc>
      </w:tr>
      <w:tr w:rsidR="00960D0B" w:rsidRPr="00E25722" w14:paraId="7650AB24" w14:textId="77777777" w:rsidTr="001B5AF4">
        <w:tc>
          <w:tcPr>
            <w:tcW w:w="1729" w:type="pct"/>
          </w:tcPr>
          <w:p w14:paraId="43DDBB24" w14:textId="77777777" w:rsidR="00960D0B" w:rsidRPr="00E25722" w:rsidRDefault="00960D0B" w:rsidP="001B5AF4">
            <w:pPr>
              <w:pStyle w:val="BodyText"/>
              <w:spacing w:after="0" w:line="200" w:lineRule="exact"/>
              <w:ind w:right="-45"/>
              <w:jc w:val="both"/>
              <w:rPr>
                <w:rFonts w:ascii="CordiaUPC" w:hAnsi="CordiaUPC" w:cs="CordiaUPC"/>
                <w:b/>
                <w:bCs/>
                <w:sz w:val="26"/>
                <w:szCs w:val="26"/>
              </w:rPr>
            </w:pPr>
            <w:r w:rsidRPr="00E25722">
              <w:rPr>
                <w:rFonts w:ascii="CordiaUPC" w:hAnsi="CordiaUPC" w:cs="CordiaUPC" w:hint="cs"/>
                <w:b/>
                <w:bCs/>
                <w:sz w:val="26"/>
                <w:szCs w:val="26"/>
              </w:rPr>
              <w:t xml:space="preserve">Present value of minimum lease </w:t>
            </w:r>
          </w:p>
        </w:tc>
        <w:tc>
          <w:tcPr>
            <w:tcW w:w="777" w:type="pct"/>
            <w:tcBorders>
              <w:top w:val="single" w:sz="4" w:space="0" w:color="auto"/>
            </w:tcBorders>
          </w:tcPr>
          <w:p w14:paraId="2C61327D"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p>
        </w:tc>
        <w:tc>
          <w:tcPr>
            <w:tcW w:w="127" w:type="pct"/>
          </w:tcPr>
          <w:p w14:paraId="27DABA28"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top w:val="single" w:sz="4" w:space="0" w:color="auto"/>
            </w:tcBorders>
          </w:tcPr>
          <w:p w14:paraId="0D2454B8"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p>
        </w:tc>
        <w:tc>
          <w:tcPr>
            <w:tcW w:w="127" w:type="pct"/>
          </w:tcPr>
          <w:p w14:paraId="45D2D58F"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top w:val="single" w:sz="4" w:space="0" w:color="auto"/>
            </w:tcBorders>
          </w:tcPr>
          <w:p w14:paraId="4457AA10"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135" w:type="pct"/>
          </w:tcPr>
          <w:p w14:paraId="7223FCDA"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tcBorders>
          </w:tcPr>
          <w:p w14:paraId="69A83D9D"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r>
      <w:tr w:rsidR="00960D0B" w:rsidRPr="00E25722" w14:paraId="47E57B59" w14:textId="77777777" w:rsidTr="001B5AF4">
        <w:tc>
          <w:tcPr>
            <w:tcW w:w="1729" w:type="pct"/>
          </w:tcPr>
          <w:p w14:paraId="0FC26EA1" w14:textId="77777777" w:rsidR="00960D0B" w:rsidRPr="00E25722" w:rsidRDefault="00960D0B" w:rsidP="001B5AF4">
            <w:pPr>
              <w:pStyle w:val="BodyText"/>
              <w:spacing w:after="0" w:line="200" w:lineRule="exact"/>
              <w:ind w:right="-45"/>
              <w:jc w:val="both"/>
              <w:rPr>
                <w:rFonts w:ascii="CordiaUPC" w:hAnsi="CordiaUPC" w:cs="CordiaUPC"/>
                <w:b/>
                <w:bCs/>
                <w:sz w:val="26"/>
                <w:szCs w:val="26"/>
                <w:cs/>
                <w:lang w:bidi="th-TH"/>
              </w:rPr>
            </w:pPr>
            <w:r w:rsidRPr="00E25722">
              <w:rPr>
                <w:rFonts w:ascii="CordiaUPC" w:hAnsi="CordiaUPC" w:cs="CordiaUPC" w:hint="cs"/>
                <w:b/>
                <w:bCs/>
                <w:sz w:val="26"/>
                <w:szCs w:val="26"/>
              </w:rPr>
              <w:t xml:space="preserve">   payment receivables</w:t>
            </w:r>
          </w:p>
        </w:tc>
        <w:tc>
          <w:tcPr>
            <w:tcW w:w="777" w:type="pct"/>
            <w:tcBorders>
              <w:bottom w:val="double" w:sz="4" w:space="0" w:color="auto"/>
            </w:tcBorders>
          </w:tcPr>
          <w:p w14:paraId="311AD55B" w14:textId="77777777" w:rsidR="00960D0B" w:rsidRPr="00E25722" w:rsidRDefault="00960D0B" w:rsidP="001B5AF4">
            <w:pPr>
              <w:tabs>
                <w:tab w:val="decimal" w:pos="1138"/>
              </w:tabs>
              <w:spacing w:line="200" w:lineRule="exact"/>
              <w:ind w:right="-108"/>
              <w:rPr>
                <w:rFonts w:ascii="CordiaUPC" w:hAnsi="CordiaUPC" w:cs="CordiaUPC"/>
                <w:b/>
                <w:bCs/>
                <w:sz w:val="26"/>
                <w:szCs w:val="26"/>
                <w:lang w:val="en-US"/>
              </w:rPr>
            </w:pPr>
            <w:r>
              <w:rPr>
                <w:rFonts w:ascii="CordiaUPC" w:eastAsia="Times New Roman" w:hAnsi="CordiaUPC" w:cs="CordiaUPC"/>
                <w:b/>
                <w:bCs/>
                <w:sz w:val="26"/>
                <w:szCs w:val="26"/>
              </w:rPr>
              <w:t>97,143</w:t>
            </w:r>
          </w:p>
        </w:tc>
        <w:tc>
          <w:tcPr>
            <w:tcW w:w="127" w:type="pct"/>
          </w:tcPr>
          <w:p w14:paraId="6D77C6BE" w14:textId="77777777" w:rsidR="00960D0B" w:rsidRPr="00E25722" w:rsidRDefault="00960D0B" w:rsidP="001B5AF4">
            <w:pPr>
              <w:spacing w:line="200" w:lineRule="exact"/>
              <w:jc w:val="right"/>
              <w:rPr>
                <w:rFonts w:ascii="CordiaUPC" w:hAnsi="CordiaUPC" w:cs="CordiaUPC"/>
                <w:b/>
                <w:bCs/>
                <w:sz w:val="26"/>
                <w:szCs w:val="26"/>
                <w:lang w:val="en-US"/>
              </w:rPr>
            </w:pPr>
          </w:p>
        </w:tc>
        <w:tc>
          <w:tcPr>
            <w:tcW w:w="720" w:type="pct"/>
            <w:tcBorders>
              <w:bottom w:val="double" w:sz="4" w:space="0" w:color="auto"/>
            </w:tcBorders>
          </w:tcPr>
          <w:p w14:paraId="27105A31" w14:textId="77777777" w:rsidR="00960D0B" w:rsidRPr="00E25722" w:rsidRDefault="00960D0B" w:rsidP="001B5AF4">
            <w:pPr>
              <w:tabs>
                <w:tab w:val="decimal" w:pos="1104"/>
              </w:tabs>
              <w:spacing w:line="200" w:lineRule="exact"/>
              <w:ind w:left="-88" w:right="-111"/>
              <w:rPr>
                <w:rFonts w:ascii="CordiaUPC" w:hAnsi="CordiaUPC" w:cs="CordiaUPC"/>
                <w:b/>
                <w:bCs/>
                <w:sz w:val="26"/>
                <w:szCs w:val="26"/>
                <w:lang w:val="en-US"/>
              </w:rPr>
            </w:pPr>
            <w:r>
              <w:rPr>
                <w:rFonts w:ascii="CordiaUPC" w:eastAsia="Times New Roman" w:hAnsi="CordiaUPC" w:cs="CordiaUPC"/>
                <w:b/>
                <w:bCs/>
                <w:sz w:val="26"/>
                <w:szCs w:val="26"/>
              </w:rPr>
              <w:t>273,411</w:t>
            </w:r>
          </w:p>
        </w:tc>
        <w:tc>
          <w:tcPr>
            <w:tcW w:w="127" w:type="pct"/>
          </w:tcPr>
          <w:p w14:paraId="3960C452" w14:textId="77777777" w:rsidR="00960D0B" w:rsidRPr="00E25722" w:rsidRDefault="00960D0B" w:rsidP="001B5AF4">
            <w:pPr>
              <w:spacing w:line="200" w:lineRule="exact"/>
              <w:jc w:val="right"/>
              <w:rPr>
                <w:rFonts w:ascii="CordiaUPC" w:hAnsi="CordiaUPC" w:cs="CordiaUPC"/>
                <w:b/>
                <w:bCs/>
                <w:sz w:val="26"/>
                <w:szCs w:val="26"/>
                <w:lang w:val="en-US"/>
              </w:rPr>
            </w:pPr>
          </w:p>
        </w:tc>
        <w:tc>
          <w:tcPr>
            <w:tcW w:w="707" w:type="pct"/>
            <w:tcBorders>
              <w:bottom w:val="double" w:sz="4" w:space="0" w:color="auto"/>
            </w:tcBorders>
          </w:tcPr>
          <w:p w14:paraId="5058524F" w14:textId="77777777" w:rsidR="00960D0B" w:rsidRPr="00E25722" w:rsidRDefault="00960D0B" w:rsidP="001B5AF4">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35,569</w:t>
            </w:r>
          </w:p>
        </w:tc>
        <w:tc>
          <w:tcPr>
            <w:tcW w:w="135" w:type="pct"/>
          </w:tcPr>
          <w:p w14:paraId="675A7657" w14:textId="77777777" w:rsidR="00960D0B" w:rsidRPr="00E25722" w:rsidRDefault="00960D0B" w:rsidP="001B5AF4">
            <w:pPr>
              <w:tabs>
                <w:tab w:val="decimal" w:pos="1059"/>
              </w:tabs>
              <w:spacing w:line="200" w:lineRule="exact"/>
              <w:ind w:left="-93" w:right="-268"/>
              <w:rPr>
                <w:rFonts w:ascii="CordiaUPC" w:hAnsi="CordiaUPC" w:cs="CordiaUPC"/>
                <w:b/>
                <w:bCs/>
                <w:sz w:val="26"/>
                <w:szCs w:val="26"/>
                <w:lang w:val="en-US"/>
              </w:rPr>
            </w:pPr>
          </w:p>
        </w:tc>
        <w:tc>
          <w:tcPr>
            <w:tcW w:w="678" w:type="pct"/>
          </w:tcPr>
          <w:p w14:paraId="147AD90D" w14:textId="77777777" w:rsidR="00960D0B" w:rsidRPr="00E25722" w:rsidRDefault="00960D0B" w:rsidP="001B5AF4">
            <w:pPr>
              <w:tabs>
                <w:tab w:val="decimal" w:pos="1059"/>
              </w:tabs>
              <w:spacing w:line="20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406,123</w:t>
            </w:r>
          </w:p>
        </w:tc>
      </w:tr>
      <w:tr w:rsidR="00960D0B" w:rsidRPr="00E25722" w14:paraId="79340AE9" w14:textId="77777777" w:rsidTr="001B5AF4">
        <w:tc>
          <w:tcPr>
            <w:tcW w:w="1729" w:type="pct"/>
          </w:tcPr>
          <w:p w14:paraId="49B9E4F1" w14:textId="77777777" w:rsidR="00960D0B" w:rsidRPr="00E25722" w:rsidRDefault="00960D0B" w:rsidP="001B5AF4">
            <w:pPr>
              <w:pStyle w:val="BodyText"/>
              <w:spacing w:after="0" w:line="200" w:lineRule="exact"/>
              <w:ind w:right="-45"/>
              <w:jc w:val="both"/>
              <w:rPr>
                <w:rFonts w:ascii="CordiaUPC" w:hAnsi="CordiaUPC" w:cs="CordiaUPC"/>
                <w:spacing w:val="-2"/>
                <w:sz w:val="26"/>
                <w:szCs w:val="26"/>
              </w:rPr>
            </w:pPr>
            <w:r w:rsidRPr="00E25722">
              <w:rPr>
                <w:rFonts w:ascii="CordiaUPC" w:hAnsi="CordiaUPC" w:cs="CordiaUPC" w:hint="cs"/>
                <w:i/>
                <w:iCs/>
                <w:spacing w:val="-2"/>
                <w:sz w:val="26"/>
                <w:szCs w:val="26"/>
              </w:rPr>
              <w:t>Less</w:t>
            </w:r>
            <w:r w:rsidRPr="00E25722">
              <w:rPr>
                <w:rFonts w:ascii="CordiaUPC" w:hAnsi="CordiaUPC" w:cs="CordiaUPC" w:hint="cs"/>
                <w:spacing w:val="-2"/>
                <w:sz w:val="26"/>
                <w:szCs w:val="26"/>
              </w:rPr>
              <w:t xml:space="preserve"> allowance for expected credit loss</w:t>
            </w:r>
          </w:p>
        </w:tc>
        <w:tc>
          <w:tcPr>
            <w:tcW w:w="777" w:type="pct"/>
            <w:tcBorders>
              <w:top w:val="double" w:sz="4" w:space="0" w:color="auto"/>
            </w:tcBorders>
          </w:tcPr>
          <w:p w14:paraId="7B90C2B2"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p>
        </w:tc>
        <w:tc>
          <w:tcPr>
            <w:tcW w:w="127" w:type="pct"/>
          </w:tcPr>
          <w:p w14:paraId="7B8A1C00"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Borders>
              <w:top w:val="double" w:sz="4" w:space="0" w:color="auto"/>
            </w:tcBorders>
          </w:tcPr>
          <w:p w14:paraId="7C611738"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p>
        </w:tc>
        <w:tc>
          <w:tcPr>
            <w:tcW w:w="127" w:type="pct"/>
          </w:tcPr>
          <w:p w14:paraId="33C4BCDA"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Borders>
              <w:top w:val="double" w:sz="4" w:space="0" w:color="auto"/>
            </w:tcBorders>
          </w:tcPr>
          <w:p w14:paraId="1D8DB444"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135" w:type="pct"/>
          </w:tcPr>
          <w:p w14:paraId="6049499A"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bottom w:val="single" w:sz="4" w:space="0" w:color="auto"/>
            </w:tcBorders>
          </w:tcPr>
          <w:p w14:paraId="76997BEC"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r>
              <w:rPr>
                <w:rFonts w:ascii="CordiaUPC" w:eastAsia="Times New Roman" w:hAnsi="CordiaUPC" w:cs="CordiaUPC"/>
                <w:sz w:val="26"/>
                <w:szCs w:val="26"/>
              </w:rPr>
              <w:t>(10,989)</w:t>
            </w:r>
          </w:p>
        </w:tc>
      </w:tr>
      <w:tr w:rsidR="00960D0B" w:rsidRPr="00E25722" w14:paraId="00091953" w14:textId="77777777" w:rsidTr="001B5AF4">
        <w:tc>
          <w:tcPr>
            <w:tcW w:w="1729" w:type="pct"/>
          </w:tcPr>
          <w:p w14:paraId="5C93885A" w14:textId="77777777" w:rsidR="00960D0B" w:rsidRPr="00E25722" w:rsidRDefault="00960D0B" w:rsidP="001B5AF4">
            <w:pPr>
              <w:pStyle w:val="BodyText"/>
              <w:spacing w:after="0" w:line="200" w:lineRule="exact"/>
              <w:ind w:right="-45"/>
              <w:jc w:val="both"/>
              <w:rPr>
                <w:rFonts w:ascii="CordiaUPC" w:hAnsi="CordiaUPC" w:cs="CordiaUPC"/>
                <w:b/>
                <w:bCs/>
                <w:sz w:val="26"/>
                <w:szCs w:val="26"/>
                <w:cs/>
              </w:rPr>
            </w:pPr>
            <w:r w:rsidRPr="00E25722">
              <w:rPr>
                <w:rFonts w:ascii="CordiaUPC" w:hAnsi="CordiaUPC" w:cs="CordiaUPC" w:hint="cs"/>
                <w:b/>
                <w:bCs/>
                <w:sz w:val="26"/>
                <w:szCs w:val="26"/>
              </w:rPr>
              <w:t>Lease receivables, net</w:t>
            </w:r>
          </w:p>
        </w:tc>
        <w:tc>
          <w:tcPr>
            <w:tcW w:w="777" w:type="pct"/>
          </w:tcPr>
          <w:p w14:paraId="22E2BA57" w14:textId="77777777" w:rsidR="00960D0B" w:rsidRPr="00E25722" w:rsidRDefault="00960D0B" w:rsidP="001B5AF4">
            <w:pPr>
              <w:tabs>
                <w:tab w:val="decimal" w:pos="1138"/>
              </w:tabs>
              <w:spacing w:line="200" w:lineRule="exact"/>
              <w:ind w:right="-108"/>
              <w:rPr>
                <w:rFonts w:ascii="CordiaUPC" w:hAnsi="CordiaUPC" w:cs="CordiaUPC"/>
                <w:sz w:val="26"/>
                <w:szCs w:val="26"/>
                <w:lang w:val="en-US"/>
              </w:rPr>
            </w:pPr>
          </w:p>
        </w:tc>
        <w:tc>
          <w:tcPr>
            <w:tcW w:w="127" w:type="pct"/>
          </w:tcPr>
          <w:p w14:paraId="6F1366AE" w14:textId="77777777" w:rsidR="00960D0B" w:rsidRPr="00E25722" w:rsidRDefault="00960D0B" w:rsidP="001B5AF4">
            <w:pPr>
              <w:spacing w:line="200" w:lineRule="exact"/>
              <w:jc w:val="right"/>
              <w:rPr>
                <w:rFonts w:ascii="CordiaUPC" w:hAnsi="CordiaUPC" w:cs="CordiaUPC"/>
                <w:sz w:val="26"/>
                <w:szCs w:val="26"/>
                <w:lang w:val="en-US"/>
              </w:rPr>
            </w:pPr>
          </w:p>
        </w:tc>
        <w:tc>
          <w:tcPr>
            <w:tcW w:w="720" w:type="pct"/>
          </w:tcPr>
          <w:p w14:paraId="56572190" w14:textId="77777777" w:rsidR="00960D0B" w:rsidRPr="00E25722" w:rsidRDefault="00960D0B" w:rsidP="001B5AF4">
            <w:pPr>
              <w:tabs>
                <w:tab w:val="decimal" w:pos="1104"/>
              </w:tabs>
              <w:spacing w:line="200" w:lineRule="exact"/>
              <w:ind w:left="-88" w:right="-111"/>
              <w:rPr>
                <w:rFonts w:ascii="CordiaUPC" w:hAnsi="CordiaUPC" w:cs="CordiaUPC"/>
                <w:sz w:val="26"/>
                <w:szCs w:val="26"/>
                <w:lang w:val="en-US"/>
              </w:rPr>
            </w:pPr>
          </w:p>
        </w:tc>
        <w:tc>
          <w:tcPr>
            <w:tcW w:w="127" w:type="pct"/>
          </w:tcPr>
          <w:p w14:paraId="67AF70FE" w14:textId="77777777" w:rsidR="00960D0B" w:rsidRPr="00E25722" w:rsidRDefault="00960D0B" w:rsidP="001B5AF4">
            <w:pPr>
              <w:spacing w:line="200" w:lineRule="exact"/>
              <w:jc w:val="right"/>
              <w:rPr>
                <w:rFonts w:ascii="CordiaUPC" w:hAnsi="CordiaUPC" w:cs="CordiaUPC"/>
                <w:sz w:val="26"/>
                <w:szCs w:val="26"/>
                <w:lang w:val="en-US"/>
              </w:rPr>
            </w:pPr>
          </w:p>
        </w:tc>
        <w:tc>
          <w:tcPr>
            <w:tcW w:w="707" w:type="pct"/>
          </w:tcPr>
          <w:p w14:paraId="508EBEC0"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135" w:type="pct"/>
          </w:tcPr>
          <w:p w14:paraId="0F38BCF8" w14:textId="77777777" w:rsidR="00960D0B" w:rsidRPr="00E25722" w:rsidRDefault="00960D0B" w:rsidP="001B5AF4">
            <w:pPr>
              <w:tabs>
                <w:tab w:val="decimal" w:pos="1059"/>
              </w:tabs>
              <w:spacing w:line="200" w:lineRule="exact"/>
              <w:ind w:left="-93" w:right="-268"/>
              <w:rPr>
                <w:rFonts w:ascii="CordiaUPC" w:hAnsi="CordiaUPC" w:cs="CordiaUPC"/>
                <w:sz w:val="26"/>
                <w:szCs w:val="26"/>
                <w:lang w:val="en-US"/>
              </w:rPr>
            </w:pPr>
          </w:p>
        </w:tc>
        <w:tc>
          <w:tcPr>
            <w:tcW w:w="678" w:type="pct"/>
            <w:tcBorders>
              <w:top w:val="single" w:sz="4" w:space="0" w:color="auto"/>
              <w:bottom w:val="double" w:sz="4" w:space="0" w:color="auto"/>
            </w:tcBorders>
          </w:tcPr>
          <w:p w14:paraId="0EB63B2E" w14:textId="77777777" w:rsidR="00960D0B" w:rsidRPr="00E25722" w:rsidRDefault="00960D0B" w:rsidP="001B5AF4">
            <w:pPr>
              <w:tabs>
                <w:tab w:val="decimal" w:pos="1059"/>
              </w:tabs>
              <w:spacing w:line="200" w:lineRule="exact"/>
              <w:ind w:left="-93" w:right="-268"/>
              <w:rPr>
                <w:rFonts w:ascii="CordiaUPC" w:hAnsi="CordiaUPC" w:cs="CordiaUPC"/>
                <w:b/>
                <w:bCs/>
                <w:sz w:val="26"/>
                <w:szCs w:val="26"/>
                <w:lang w:val="en-US" w:bidi="th-TH"/>
              </w:rPr>
            </w:pPr>
            <w:r>
              <w:rPr>
                <w:rFonts w:ascii="CordiaUPC" w:eastAsia="Times New Roman" w:hAnsi="CordiaUPC" w:cs="CordiaUPC"/>
                <w:b/>
                <w:bCs/>
                <w:sz w:val="26"/>
                <w:szCs w:val="26"/>
              </w:rPr>
              <w:t>395,134</w:t>
            </w:r>
          </w:p>
        </w:tc>
      </w:tr>
    </w:tbl>
    <w:p w14:paraId="28612C88" w14:textId="0AF5720C" w:rsidR="00BC4AB3" w:rsidRPr="00E25722" w:rsidRDefault="00BC4AB3" w:rsidP="00501E3E">
      <w:pPr>
        <w:pStyle w:val="index"/>
        <w:spacing w:after="0"/>
        <w:ind w:left="540" w:hanging="540"/>
        <w:rPr>
          <w:rFonts w:ascii="CordiaUPC" w:hAnsi="CordiaUPC" w:cs="CordiaUPC"/>
          <w:b/>
          <w:bCs/>
          <w:sz w:val="26"/>
          <w:szCs w:val="26"/>
        </w:rPr>
      </w:pPr>
    </w:p>
    <w:p w14:paraId="282180A4" w14:textId="15D6BE97" w:rsidR="00B1280B" w:rsidRPr="00097F1D" w:rsidRDefault="001C6C72" w:rsidP="00D50AB7">
      <w:pPr>
        <w:pStyle w:val="Heading1"/>
        <w:numPr>
          <w:ilvl w:val="0"/>
          <w:numId w:val="0"/>
        </w:numPr>
        <w:spacing w:before="0" w:after="0" w:line="240" w:lineRule="atLeast"/>
        <w:ind w:left="540" w:hanging="540"/>
        <w:rPr>
          <w:rFonts w:ascii="CordiaUPC" w:hAnsi="CordiaUPC" w:cs="CordiaUPC"/>
          <w:i w:val="0"/>
          <w:iCs/>
          <w:sz w:val="28"/>
          <w:szCs w:val="28"/>
        </w:rPr>
      </w:pPr>
      <w:r w:rsidRPr="00097F1D">
        <w:rPr>
          <w:rFonts w:ascii="CordiaUPC" w:hAnsi="CordiaUPC" w:cs="CordiaUPC" w:hint="cs"/>
          <w:i w:val="0"/>
          <w:iCs/>
          <w:sz w:val="28"/>
          <w:szCs w:val="28"/>
        </w:rPr>
        <w:t>1</w:t>
      </w:r>
      <w:r w:rsidR="007470AF">
        <w:rPr>
          <w:rFonts w:ascii="CordiaUPC" w:hAnsi="CordiaUPC" w:cs="CordiaUPC"/>
          <w:i w:val="0"/>
          <w:iCs/>
          <w:sz w:val="28"/>
          <w:szCs w:val="28"/>
        </w:rPr>
        <w:t>5</w:t>
      </w:r>
      <w:r w:rsidR="0039553C" w:rsidRPr="00097F1D">
        <w:rPr>
          <w:rFonts w:ascii="CordiaUPC" w:hAnsi="CordiaUPC" w:cs="CordiaUPC" w:hint="cs"/>
          <w:i w:val="0"/>
          <w:iCs/>
          <w:sz w:val="28"/>
          <w:szCs w:val="28"/>
        </w:rPr>
        <w:tab/>
      </w:r>
      <w:r w:rsidR="00B1280B" w:rsidRPr="00097F1D">
        <w:rPr>
          <w:rFonts w:ascii="CordiaUPC" w:hAnsi="CordiaUPC" w:cs="CordiaUPC" w:hint="cs"/>
          <w:i w:val="0"/>
          <w:iCs/>
          <w:sz w:val="28"/>
          <w:szCs w:val="28"/>
        </w:rPr>
        <w:t xml:space="preserve">Allowance for </w:t>
      </w:r>
      <w:r w:rsidR="00D45A0A" w:rsidRPr="00097F1D">
        <w:rPr>
          <w:rFonts w:ascii="CordiaUPC" w:hAnsi="CordiaUPC" w:cs="CordiaUPC" w:hint="cs"/>
          <w:i w:val="0"/>
          <w:iCs/>
          <w:sz w:val="28"/>
          <w:szCs w:val="28"/>
        </w:rPr>
        <w:t>expected credit loss</w:t>
      </w:r>
    </w:p>
    <w:p w14:paraId="2850D657" w14:textId="0C9AF4B1" w:rsidR="008F738A" w:rsidRPr="00E918AA" w:rsidRDefault="008F738A" w:rsidP="00847E41">
      <w:pPr>
        <w:pStyle w:val="BodyTextIndent"/>
        <w:spacing w:after="0" w:line="240" w:lineRule="atLeast"/>
        <w:ind w:left="547"/>
        <w:jc w:val="thaiDistribute"/>
        <w:rPr>
          <w:rFonts w:ascii="CordiaUPC" w:hAnsi="CordiaUPC" w:cs="CordiaUPC"/>
          <w:szCs w:val="22"/>
        </w:rPr>
      </w:pPr>
    </w:p>
    <w:p w14:paraId="62130CE5" w14:textId="0FE29AE4" w:rsidR="00E918AA" w:rsidRPr="00F17DA4" w:rsidRDefault="00E918AA" w:rsidP="00E918AA">
      <w:pPr>
        <w:pStyle w:val="BodyTextIndent"/>
        <w:spacing w:after="0" w:line="240" w:lineRule="atLeast"/>
        <w:ind w:left="540" w:firstLine="4"/>
        <w:jc w:val="thaiDistribute"/>
        <w:rPr>
          <w:rFonts w:ascii="CordiaUPC" w:hAnsi="CordiaUPC" w:cs="CordiaUPC"/>
          <w:sz w:val="26"/>
          <w:szCs w:val="26"/>
        </w:rPr>
      </w:pPr>
      <w:r w:rsidRPr="00F17DA4">
        <w:rPr>
          <w:rFonts w:ascii="CordiaUPC" w:hAnsi="CordiaUPC" w:cs="CordiaUPC"/>
          <w:sz w:val="26"/>
          <w:szCs w:val="26"/>
        </w:rPr>
        <w:t>The movements in the allowance for expected credit loss during the period were as follows:</w:t>
      </w:r>
    </w:p>
    <w:p w14:paraId="6CA8D30B" w14:textId="23B5335A" w:rsidR="00E918AA" w:rsidRDefault="00E918AA" w:rsidP="00847E41">
      <w:pPr>
        <w:spacing w:line="240" w:lineRule="atLeast"/>
        <w:ind w:left="547"/>
        <w:jc w:val="thaiDistribute"/>
        <w:rPr>
          <w:rFonts w:ascii="CordiaUPC" w:hAnsi="CordiaUPC" w:cs="CordiaUPC"/>
          <w:sz w:val="26"/>
          <w:szCs w:val="26"/>
          <w:lang w:eastAsia="x-none"/>
        </w:rPr>
      </w:pPr>
    </w:p>
    <w:tbl>
      <w:tblPr>
        <w:tblW w:w="9545" w:type="dxa"/>
        <w:tblInd w:w="450" w:type="dxa"/>
        <w:tblLayout w:type="fixed"/>
        <w:tblCellMar>
          <w:left w:w="86" w:type="dxa"/>
          <w:right w:w="86" w:type="dxa"/>
        </w:tblCellMar>
        <w:tblLook w:val="01E0" w:firstRow="1" w:lastRow="1" w:firstColumn="1" w:lastColumn="1" w:noHBand="0" w:noVBand="0"/>
      </w:tblPr>
      <w:tblGrid>
        <w:gridCol w:w="4240"/>
        <w:gridCol w:w="1173"/>
        <w:gridCol w:w="225"/>
        <w:gridCol w:w="1164"/>
        <w:gridCol w:w="221"/>
        <w:gridCol w:w="1096"/>
        <w:gridCol w:w="221"/>
        <w:gridCol w:w="1205"/>
      </w:tblGrid>
      <w:tr w:rsidR="00E918AA" w:rsidRPr="00E25722" w14:paraId="5923FC2D" w14:textId="77777777" w:rsidTr="002B403F">
        <w:trPr>
          <w:trHeight w:val="130"/>
          <w:tblHeader/>
        </w:trPr>
        <w:tc>
          <w:tcPr>
            <w:tcW w:w="4240" w:type="dxa"/>
            <w:vMerge w:val="restart"/>
          </w:tcPr>
          <w:p w14:paraId="345ADC61"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tcPr>
          <w:p w14:paraId="1CC55393" w14:textId="77777777" w:rsidR="00E918AA" w:rsidRPr="00847E41" w:rsidRDefault="00E918AA" w:rsidP="002B403F">
            <w:pPr>
              <w:spacing w:line="240" w:lineRule="exact"/>
              <w:ind w:left="-108" w:right="-88"/>
              <w:jc w:val="center"/>
              <w:rPr>
                <w:rFonts w:ascii="CordiaUPC" w:hAnsi="CordiaUPC" w:cs="CordiaUPC"/>
                <w:b/>
                <w:bCs/>
                <w:sz w:val="26"/>
                <w:szCs w:val="26"/>
              </w:rPr>
            </w:pPr>
            <w:r w:rsidRPr="00847E41">
              <w:rPr>
                <w:rFonts w:ascii="CordiaUPC" w:hAnsi="CordiaUPC" w:cs="CordiaUPC" w:hint="cs"/>
                <w:b/>
                <w:bCs/>
                <w:sz w:val="26"/>
                <w:szCs w:val="26"/>
              </w:rPr>
              <w:t>Consolidated</w:t>
            </w:r>
          </w:p>
        </w:tc>
      </w:tr>
      <w:tr w:rsidR="00E918AA" w:rsidRPr="00E25722" w14:paraId="5A6D642A" w14:textId="77777777" w:rsidTr="002B403F">
        <w:trPr>
          <w:trHeight w:val="129"/>
          <w:tblHeader/>
        </w:trPr>
        <w:tc>
          <w:tcPr>
            <w:tcW w:w="4240" w:type="dxa"/>
            <w:vMerge/>
          </w:tcPr>
          <w:p w14:paraId="548E3904"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tcPr>
          <w:p w14:paraId="6F2E3327" w14:textId="4233FF90" w:rsidR="00E918AA" w:rsidRPr="00847E41" w:rsidRDefault="00E918AA" w:rsidP="002B403F">
            <w:pPr>
              <w:spacing w:line="240" w:lineRule="exact"/>
              <w:ind w:left="-108" w:right="-88"/>
              <w:jc w:val="center"/>
              <w:rPr>
                <w:rFonts w:ascii="CordiaUPC" w:hAnsi="CordiaUPC" w:cs="CordiaUPC"/>
                <w:b/>
                <w:bCs/>
                <w:sz w:val="26"/>
                <w:szCs w:val="26"/>
              </w:rPr>
            </w:pPr>
            <w:r>
              <w:rPr>
                <w:rFonts w:ascii="CordiaUPC" w:hAnsi="CordiaUPC" w:cs="CordiaUPC"/>
                <w:sz w:val="26"/>
                <w:szCs w:val="26"/>
                <w:lang w:val="en-US" w:bidi="th-TH"/>
              </w:rPr>
              <w:t xml:space="preserve">30 June </w:t>
            </w:r>
            <w:r w:rsidRPr="00847E41">
              <w:rPr>
                <w:rFonts w:ascii="CordiaUPC" w:hAnsi="CordiaUPC" w:cs="CordiaUPC" w:hint="cs"/>
                <w:sz w:val="26"/>
                <w:szCs w:val="26"/>
              </w:rPr>
              <w:t>202</w:t>
            </w:r>
            <w:r>
              <w:rPr>
                <w:rFonts w:ascii="CordiaUPC" w:hAnsi="CordiaUPC" w:cs="CordiaUPC"/>
                <w:sz w:val="26"/>
                <w:szCs w:val="26"/>
              </w:rPr>
              <w:t>1</w:t>
            </w:r>
          </w:p>
        </w:tc>
      </w:tr>
      <w:tr w:rsidR="00E918AA" w:rsidRPr="00E25722" w14:paraId="79582611" w14:textId="77777777" w:rsidTr="002B403F">
        <w:trPr>
          <w:trHeight w:val="198"/>
          <w:tblHeader/>
        </w:trPr>
        <w:tc>
          <w:tcPr>
            <w:tcW w:w="4240" w:type="dxa"/>
          </w:tcPr>
          <w:p w14:paraId="31A888FC" w14:textId="77777777" w:rsidR="00E918AA" w:rsidRPr="00847E41" w:rsidRDefault="00E918AA" w:rsidP="002B403F">
            <w:pPr>
              <w:spacing w:line="240" w:lineRule="exact"/>
              <w:ind w:left="180" w:hanging="180"/>
              <w:rPr>
                <w:rFonts w:ascii="CordiaUPC" w:hAnsi="CordiaUPC" w:cs="CordiaUPC"/>
                <w:b/>
                <w:bCs/>
                <w:color w:val="000000"/>
                <w:sz w:val="26"/>
                <w:szCs w:val="26"/>
              </w:rPr>
            </w:pPr>
          </w:p>
        </w:tc>
        <w:tc>
          <w:tcPr>
            <w:tcW w:w="1173" w:type="dxa"/>
            <w:vAlign w:val="bottom"/>
          </w:tcPr>
          <w:p w14:paraId="299BEA57"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5" w:type="dxa"/>
          </w:tcPr>
          <w:p w14:paraId="5D79C752"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23E08C14"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786A9555"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2BEFD551"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2AD74C95"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20A1C6E6"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4E88CE1E" w14:textId="77777777" w:rsidTr="002B403F">
        <w:trPr>
          <w:trHeight w:val="198"/>
          <w:tblHeader/>
        </w:trPr>
        <w:tc>
          <w:tcPr>
            <w:tcW w:w="4240" w:type="dxa"/>
          </w:tcPr>
          <w:p w14:paraId="45B94313"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6F4F1521"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5" w:type="dxa"/>
          </w:tcPr>
          <w:p w14:paraId="47EA7C0A"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09A55896"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27443AE0"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7F9368AE"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5523DC1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5BBF2204"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48B9E387" w14:textId="77777777" w:rsidTr="002B403F">
        <w:trPr>
          <w:trHeight w:val="198"/>
          <w:tblHeader/>
        </w:trPr>
        <w:tc>
          <w:tcPr>
            <w:tcW w:w="4240" w:type="dxa"/>
          </w:tcPr>
          <w:p w14:paraId="7158267E"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5DC9A88E"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5" w:type="dxa"/>
          </w:tcPr>
          <w:p w14:paraId="1C54484C"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686656FC"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21" w:type="dxa"/>
          </w:tcPr>
          <w:p w14:paraId="3923F769"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33D74645"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21" w:type="dxa"/>
          </w:tcPr>
          <w:p w14:paraId="64AF97B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3F5C085E"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35F3046D" w14:textId="77777777" w:rsidTr="002B403F">
        <w:trPr>
          <w:trHeight w:val="198"/>
          <w:tblHeader/>
        </w:trPr>
        <w:tc>
          <w:tcPr>
            <w:tcW w:w="4240" w:type="dxa"/>
          </w:tcPr>
          <w:p w14:paraId="1E5A82AB"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11539EA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5" w:type="dxa"/>
          </w:tcPr>
          <w:p w14:paraId="4FFB5AC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78D5FE1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4480F5D2"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226347BE"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55C3FE51"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5B004F67" w14:textId="77777777" w:rsidR="00E918AA" w:rsidRPr="00847E41" w:rsidRDefault="00E918AA" w:rsidP="002B403F">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E918AA" w:rsidRPr="00E25722" w14:paraId="22E3DEFE" w14:textId="77777777" w:rsidTr="002B403F">
        <w:trPr>
          <w:trHeight w:val="198"/>
          <w:tblHeader/>
        </w:trPr>
        <w:tc>
          <w:tcPr>
            <w:tcW w:w="4240" w:type="dxa"/>
          </w:tcPr>
          <w:p w14:paraId="46FD938D"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vAlign w:val="bottom"/>
          </w:tcPr>
          <w:p w14:paraId="09126CC8" w14:textId="77777777" w:rsidR="00E918AA" w:rsidRPr="00847E41" w:rsidRDefault="00E918AA" w:rsidP="002B403F">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E918AA" w:rsidRPr="00E25722" w14:paraId="0FA4FCBE" w14:textId="77777777" w:rsidTr="002B403F">
        <w:trPr>
          <w:trHeight w:val="198"/>
        </w:trPr>
        <w:tc>
          <w:tcPr>
            <w:tcW w:w="4240" w:type="dxa"/>
            <w:vAlign w:val="bottom"/>
          </w:tcPr>
          <w:p w14:paraId="1AEE81CE"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Investments </w:t>
            </w:r>
          </w:p>
        </w:tc>
        <w:tc>
          <w:tcPr>
            <w:tcW w:w="1173" w:type="dxa"/>
            <w:vAlign w:val="bottom"/>
          </w:tcPr>
          <w:p w14:paraId="4AF672E8"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6BA31B86"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6B63DD70"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7132F1F8"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4A79A0AB"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3715976A"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525E886F"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r>
      <w:tr w:rsidR="00A66627" w:rsidRPr="00E25722" w14:paraId="604D1302" w14:textId="77777777" w:rsidTr="002B403F">
        <w:trPr>
          <w:trHeight w:val="101"/>
        </w:trPr>
        <w:tc>
          <w:tcPr>
            <w:tcW w:w="4240" w:type="dxa"/>
          </w:tcPr>
          <w:p w14:paraId="4780C683" w14:textId="1A3D172F" w:rsidR="00A66627" w:rsidRPr="00847E41" w:rsidRDefault="00A66627" w:rsidP="00A66627">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w:t>
            </w:r>
          </w:p>
        </w:tc>
        <w:tc>
          <w:tcPr>
            <w:tcW w:w="1173" w:type="dxa"/>
            <w:vAlign w:val="bottom"/>
          </w:tcPr>
          <w:p w14:paraId="324C5FFD" w14:textId="6A270DFC" w:rsidR="00A66627" w:rsidRPr="00847E41" w:rsidRDefault="00A66627" w:rsidP="00A66627">
            <w:pPr>
              <w:tabs>
                <w:tab w:val="decimal" w:pos="728"/>
              </w:tabs>
              <w:spacing w:line="240" w:lineRule="exact"/>
              <w:ind w:left="-37"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54</w:t>
            </w:r>
          </w:p>
        </w:tc>
        <w:tc>
          <w:tcPr>
            <w:tcW w:w="225" w:type="dxa"/>
            <w:vAlign w:val="bottom"/>
          </w:tcPr>
          <w:p w14:paraId="370B42EE"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46136C04" w14:textId="77507E8B" w:rsidR="00A66627" w:rsidRPr="00847E41" w:rsidRDefault="00A66627" w:rsidP="00A66627">
            <w:pPr>
              <w:tabs>
                <w:tab w:val="decimal" w:pos="789"/>
              </w:tabs>
              <w:spacing w:line="240" w:lineRule="exact"/>
              <w:ind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5</w:t>
            </w:r>
          </w:p>
        </w:tc>
        <w:tc>
          <w:tcPr>
            <w:tcW w:w="221" w:type="dxa"/>
            <w:vAlign w:val="bottom"/>
          </w:tcPr>
          <w:p w14:paraId="7223C133"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60B7A302" w14:textId="6613A051" w:rsidR="00A66627" w:rsidRPr="00847E41" w:rsidRDefault="00A66627" w:rsidP="00A66627">
            <w:pPr>
              <w:tabs>
                <w:tab w:val="decimal" w:pos="810"/>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1,708</w:t>
            </w:r>
          </w:p>
        </w:tc>
        <w:tc>
          <w:tcPr>
            <w:tcW w:w="221" w:type="dxa"/>
            <w:vAlign w:val="bottom"/>
          </w:tcPr>
          <w:p w14:paraId="7FF569B3"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04E50067" w14:textId="19FA2D27" w:rsidR="00A66627" w:rsidRPr="00847E41" w:rsidRDefault="00A66627" w:rsidP="00A66627">
            <w:pPr>
              <w:tabs>
                <w:tab w:val="decimal" w:pos="816"/>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1,767</w:t>
            </w:r>
          </w:p>
        </w:tc>
      </w:tr>
      <w:tr w:rsidR="00A66627" w:rsidRPr="00E25722" w14:paraId="50B54409" w14:textId="77777777" w:rsidTr="002B403F">
        <w:trPr>
          <w:trHeight w:val="198"/>
        </w:trPr>
        <w:tc>
          <w:tcPr>
            <w:tcW w:w="4240" w:type="dxa"/>
          </w:tcPr>
          <w:p w14:paraId="08D84477" w14:textId="77777777" w:rsidR="00A66627" w:rsidRPr="00847E41" w:rsidRDefault="00A66627" w:rsidP="00A66627">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6BC73643" w14:textId="0CABB9EC" w:rsidR="00A66627" w:rsidRPr="00847E41" w:rsidRDefault="00A66627" w:rsidP="00A66627">
            <w:pPr>
              <w:tabs>
                <w:tab w:val="decimal" w:pos="728"/>
              </w:tabs>
              <w:spacing w:line="240" w:lineRule="exact"/>
              <w:ind w:left="-37"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(1)</w:t>
            </w:r>
          </w:p>
        </w:tc>
        <w:tc>
          <w:tcPr>
            <w:tcW w:w="225" w:type="dxa"/>
            <w:vAlign w:val="bottom"/>
          </w:tcPr>
          <w:p w14:paraId="5479888C"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55784564" w14:textId="33084A08" w:rsidR="00A66627" w:rsidRPr="00847E41" w:rsidRDefault="00A66627" w:rsidP="00A66627">
            <w:pPr>
              <w:tabs>
                <w:tab w:val="decimal" w:pos="789"/>
              </w:tabs>
              <w:spacing w:line="240" w:lineRule="exact"/>
              <w:ind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(2)</w:t>
            </w:r>
          </w:p>
        </w:tc>
        <w:tc>
          <w:tcPr>
            <w:tcW w:w="221" w:type="dxa"/>
            <w:vAlign w:val="bottom"/>
          </w:tcPr>
          <w:p w14:paraId="020AE1B4"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768157BB" w14:textId="600CF0B1" w:rsidR="00A66627" w:rsidRPr="00847E41" w:rsidRDefault="00A66627" w:rsidP="00A66627">
            <w:pPr>
              <w:tabs>
                <w:tab w:val="decimal" w:pos="810"/>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232</w:t>
            </w:r>
          </w:p>
        </w:tc>
        <w:tc>
          <w:tcPr>
            <w:tcW w:w="221" w:type="dxa"/>
            <w:vAlign w:val="bottom"/>
          </w:tcPr>
          <w:p w14:paraId="5B0F9A9E"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00AB8FB8" w14:textId="6B7AA3B2" w:rsidR="00A66627" w:rsidRPr="00847E41" w:rsidRDefault="00A66627" w:rsidP="00A66627">
            <w:pPr>
              <w:tabs>
                <w:tab w:val="decimal" w:pos="816"/>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229</w:t>
            </w:r>
          </w:p>
        </w:tc>
      </w:tr>
      <w:tr w:rsidR="00A66627" w:rsidRPr="00E25722" w14:paraId="51706A4D" w14:textId="77777777" w:rsidTr="00A66627">
        <w:trPr>
          <w:trHeight w:val="198"/>
        </w:trPr>
        <w:tc>
          <w:tcPr>
            <w:tcW w:w="4240" w:type="dxa"/>
          </w:tcPr>
          <w:p w14:paraId="54FFDDF8" w14:textId="77777777" w:rsidR="00A66627" w:rsidRPr="00847E41" w:rsidRDefault="00A66627" w:rsidP="00A66627">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3" w:type="dxa"/>
            <w:vAlign w:val="bottom"/>
          </w:tcPr>
          <w:p w14:paraId="76F34A15" w14:textId="5AE6C4FF" w:rsidR="00A66627" w:rsidRPr="00847E41" w:rsidRDefault="00A66627" w:rsidP="00A66627">
            <w:pPr>
              <w:tabs>
                <w:tab w:val="decimal" w:pos="728"/>
              </w:tabs>
              <w:spacing w:line="240" w:lineRule="exact"/>
              <w:ind w:left="-37"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40</w:t>
            </w:r>
          </w:p>
        </w:tc>
        <w:tc>
          <w:tcPr>
            <w:tcW w:w="225" w:type="dxa"/>
            <w:vAlign w:val="bottom"/>
          </w:tcPr>
          <w:p w14:paraId="6E6E0368"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0D85AFAF" w14:textId="622042AD" w:rsidR="00A66627" w:rsidRPr="00847E41" w:rsidRDefault="00A66627" w:rsidP="00A66627">
            <w:pPr>
              <w:tabs>
                <w:tab w:val="decimal" w:pos="789"/>
              </w:tabs>
              <w:spacing w:line="240" w:lineRule="exact"/>
              <w:ind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w:t>
            </w:r>
          </w:p>
        </w:tc>
        <w:tc>
          <w:tcPr>
            <w:tcW w:w="221" w:type="dxa"/>
            <w:vAlign w:val="bottom"/>
          </w:tcPr>
          <w:p w14:paraId="5CB18CA3"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226D2EAB" w14:textId="0AAAD119" w:rsidR="00A66627" w:rsidRPr="00847E41" w:rsidRDefault="00A66627" w:rsidP="00A66627">
            <w:pPr>
              <w:tabs>
                <w:tab w:val="decimal" w:pos="810"/>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w:t>
            </w:r>
          </w:p>
        </w:tc>
        <w:tc>
          <w:tcPr>
            <w:tcW w:w="221" w:type="dxa"/>
            <w:vAlign w:val="bottom"/>
          </w:tcPr>
          <w:p w14:paraId="51A42DB6" w14:textId="77777777" w:rsidR="00A66627" w:rsidRPr="00847E41" w:rsidRDefault="00A66627" w:rsidP="00A66627">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227A85EC" w14:textId="56247549" w:rsidR="00A66627" w:rsidRPr="00847E41" w:rsidRDefault="00A66627" w:rsidP="00A66627">
            <w:pPr>
              <w:tabs>
                <w:tab w:val="decimal" w:pos="816"/>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40</w:t>
            </w:r>
          </w:p>
        </w:tc>
      </w:tr>
      <w:tr w:rsidR="00974AE1" w:rsidRPr="00E25722" w14:paraId="33DA9C63" w14:textId="77777777" w:rsidTr="00A66627">
        <w:trPr>
          <w:trHeight w:val="198"/>
        </w:trPr>
        <w:tc>
          <w:tcPr>
            <w:tcW w:w="4240" w:type="dxa"/>
          </w:tcPr>
          <w:p w14:paraId="60AAF552" w14:textId="0C953302" w:rsidR="00974AE1" w:rsidRPr="00847E41" w:rsidRDefault="00974AE1" w:rsidP="00974AE1">
            <w:pPr>
              <w:spacing w:line="240" w:lineRule="exact"/>
              <w:ind w:left="180" w:hanging="180"/>
              <w:rPr>
                <w:rFonts w:ascii="CordiaUPC" w:eastAsia="Times New Roman" w:hAnsi="CordiaUPC" w:cs="CordiaUPC"/>
                <w:sz w:val="26"/>
                <w:szCs w:val="26"/>
                <w:lang w:eastAsia="zh-CN"/>
              </w:rPr>
            </w:pPr>
            <w:r w:rsidRPr="00A66627">
              <w:rPr>
                <w:rFonts w:ascii="CordiaUPC" w:eastAsia="Times New Roman" w:hAnsi="CordiaUPC" w:cs="CordiaUPC"/>
                <w:sz w:val="26"/>
                <w:szCs w:val="26"/>
                <w:lang w:eastAsia="zh-CN"/>
              </w:rPr>
              <w:t>Derecognition</w:t>
            </w:r>
          </w:p>
        </w:tc>
        <w:tc>
          <w:tcPr>
            <w:tcW w:w="1173" w:type="dxa"/>
            <w:tcBorders>
              <w:bottom w:val="single" w:sz="4" w:space="0" w:color="auto"/>
            </w:tcBorders>
            <w:vAlign w:val="bottom"/>
          </w:tcPr>
          <w:p w14:paraId="19923377" w14:textId="7E74F1E3" w:rsidR="00974AE1" w:rsidRPr="00847E41" w:rsidRDefault="00974AE1" w:rsidP="00974AE1">
            <w:pPr>
              <w:tabs>
                <w:tab w:val="decimal" w:pos="728"/>
              </w:tabs>
              <w:spacing w:line="240" w:lineRule="exact"/>
              <w:ind w:left="-37"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(26)</w:t>
            </w:r>
          </w:p>
        </w:tc>
        <w:tc>
          <w:tcPr>
            <w:tcW w:w="225" w:type="dxa"/>
            <w:vAlign w:val="bottom"/>
          </w:tcPr>
          <w:p w14:paraId="18CD2C8E"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164" w:type="dxa"/>
            <w:tcBorders>
              <w:bottom w:val="single" w:sz="4" w:space="0" w:color="auto"/>
            </w:tcBorders>
            <w:vAlign w:val="bottom"/>
          </w:tcPr>
          <w:p w14:paraId="123312A3" w14:textId="62F8F13B" w:rsidR="00974AE1" w:rsidRPr="00847E41" w:rsidRDefault="00974AE1" w:rsidP="00974AE1">
            <w:pPr>
              <w:tabs>
                <w:tab w:val="decimal" w:pos="789"/>
              </w:tabs>
              <w:spacing w:line="240" w:lineRule="exact"/>
              <w:ind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w:t>
            </w:r>
          </w:p>
        </w:tc>
        <w:tc>
          <w:tcPr>
            <w:tcW w:w="221" w:type="dxa"/>
            <w:vAlign w:val="bottom"/>
          </w:tcPr>
          <w:p w14:paraId="4C5EC2E4"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096" w:type="dxa"/>
            <w:tcBorders>
              <w:bottom w:val="single" w:sz="4" w:space="0" w:color="auto"/>
            </w:tcBorders>
            <w:vAlign w:val="bottom"/>
          </w:tcPr>
          <w:p w14:paraId="6A679033" w14:textId="7B109909" w:rsidR="00974AE1" w:rsidRPr="00847E41" w:rsidRDefault="00974AE1" w:rsidP="00974AE1">
            <w:pPr>
              <w:tabs>
                <w:tab w:val="decimal" w:pos="810"/>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w:t>
            </w:r>
          </w:p>
        </w:tc>
        <w:tc>
          <w:tcPr>
            <w:tcW w:w="221" w:type="dxa"/>
            <w:vAlign w:val="bottom"/>
          </w:tcPr>
          <w:p w14:paraId="2213D988"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205" w:type="dxa"/>
            <w:tcBorders>
              <w:bottom w:val="single" w:sz="4" w:space="0" w:color="auto"/>
            </w:tcBorders>
            <w:vAlign w:val="bottom"/>
          </w:tcPr>
          <w:p w14:paraId="6E8D0A8C" w14:textId="16AE360C" w:rsidR="00974AE1" w:rsidRPr="00847E41" w:rsidRDefault="00974AE1" w:rsidP="00974AE1">
            <w:pPr>
              <w:tabs>
                <w:tab w:val="decimal" w:pos="816"/>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(26)</w:t>
            </w:r>
          </w:p>
        </w:tc>
      </w:tr>
      <w:tr w:rsidR="00974AE1" w:rsidRPr="00E25722" w14:paraId="56D100C0" w14:textId="77777777" w:rsidTr="002B403F">
        <w:trPr>
          <w:trHeight w:val="198"/>
        </w:trPr>
        <w:tc>
          <w:tcPr>
            <w:tcW w:w="4240" w:type="dxa"/>
            <w:vAlign w:val="bottom"/>
          </w:tcPr>
          <w:p w14:paraId="64AE61CC" w14:textId="77777777" w:rsidR="00974AE1" w:rsidRPr="00847E41" w:rsidRDefault="00974AE1" w:rsidP="00974AE1">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3" w:type="dxa"/>
            <w:tcBorders>
              <w:top w:val="single" w:sz="4" w:space="0" w:color="auto"/>
              <w:bottom w:val="double" w:sz="4" w:space="0" w:color="auto"/>
            </w:tcBorders>
            <w:vAlign w:val="bottom"/>
          </w:tcPr>
          <w:p w14:paraId="10EAB52A" w14:textId="5F0547C2" w:rsidR="00974AE1" w:rsidRPr="00847E41" w:rsidRDefault="00974AE1" w:rsidP="00974AE1">
            <w:pPr>
              <w:tabs>
                <w:tab w:val="decimal" w:pos="728"/>
              </w:tabs>
              <w:spacing w:line="240" w:lineRule="exact"/>
              <w:ind w:left="-37"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67</w:t>
            </w:r>
          </w:p>
        </w:tc>
        <w:tc>
          <w:tcPr>
            <w:tcW w:w="225" w:type="dxa"/>
            <w:vAlign w:val="bottom"/>
          </w:tcPr>
          <w:p w14:paraId="1734CEDF"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vAlign w:val="bottom"/>
          </w:tcPr>
          <w:p w14:paraId="5FF106D8" w14:textId="2F8EC633" w:rsidR="00974AE1" w:rsidRPr="00847E41" w:rsidRDefault="00974AE1" w:rsidP="00974AE1">
            <w:pPr>
              <w:tabs>
                <w:tab w:val="decimal" w:pos="789"/>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3</w:t>
            </w:r>
          </w:p>
        </w:tc>
        <w:tc>
          <w:tcPr>
            <w:tcW w:w="221" w:type="dxa"/>
            <w:vAlign w:val="bottom"/>
          </w:tcPr>
          <w:p w14:paraId="3CA07166"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vAlign w:val="bottom"/>
          </w:tcPr>
          <w:p w14:paraId="722B233A" w14:textId="71137CAC" w:rsidR="00974AE1" w:rsidRPr="00847E41" w:rsidRDefault="00974AE1" w:rsidP="00974AE1">
            <w:pPr>
              <w:tabs>
                <w:tab w:val="decimal" w:pos="810"/>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1,940</w:t>
            </w:r>
          </w:p>
        </w:tc>
        <w:tc>
          <w:tcPr>
            <w:tcW w:w="221" w:type="dxa"/>
            <w:vAlign w:val="bottom"/>
          </w:tcPr>
          <w:p w14:paraId="7BF36BB7"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vAlign w:val="bottom"/>
          </w:tcPr>
          <w:p w14:paraId="4478513A" w14:textId="39BCC82A" w:rsidR="00974AE1" w:rsidRPr="00847E41" w:rsidRDefault="00974AE1" w:rsidP="00974AE1">
            <w:pPr>
              <w:tabs>
                <w:tab w:val="decimal" w:pos="816"/>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2</w:t>
            </w:r>
            <w:r w:rsidRPr="0051588C">
              <w:rPr>
                <w:rFonts w:ascii="CordiaUPC" w:hAnsi="CordiaUPC" w:cs="CordiaUPC"/>
                <w:b/>
                <w:bCs/>
                <w:color w:val="000000" w:themeColor="text1"/>
                <w:sz w:val="24"/>
                <w:szCs w:val="24"/>
              </w:rPr>
              <w:t>,0</w:t>
            </w:r>
            <w:r>
              <w:rPr>
                <w:rFonts w:ascii="CordiaUPC" w:hAnsi="CordiaUPC" w:cs="CordiaUPC"/>
                <w:b/>
                <w:bCs/>
                <w:color w:val="000000" w:themeColor="text1"/>
                <w:sz w:val="24"/>
                <w:szCs w:val="24"/>
              </w:rPr>
              <w:t>10</w:t>
            </w:r>
          </w:p>
        </w:tc>
      </w:tr>
      <w:tr w:rsidR="00974AE1" w:rsidRPr="00E25722" w14:paraId="236CF98C" w14:textId="77777777" w:rsidTr="002B403F">
        <w:trPr>
          <w:trHeight w:val="198"/>
        </w:trPr>
        <w:tc>
          <w:tcPr>
            <w:tcW w:w="4240" w:type="dxa"/>
            <w:vAlign w:val="bottom"/>
          </w:tcPr>
          <w:p w14:paraId="2B16A80F" w14:textId="77777777" w:rsidR="00974AE1" w:rsidRPr="00847E41" w:rsidRDefault="00974AE1" w:rsidP="00974AE1">
            <w:pPr>
              <w:spacing w:line="240" w:lineRule="exact"/>
              <w:ind w:left="180" w:hanging="180"/>
              <w:rPr>
                <w:rFonts w:ascii="CordiaUPC" w:eastAsia="Times New Roman" w:hAnsi="CordiaUPC" w:cs="CordiaUPC"/>
                <w:b/>
                <w:bCs/>
                <w:color w:val="000000"/>
                <w:sz w:val="26"/>
                <w:szCs w:val="26"/>
                <w:lang w:eastAsia="zh-CN"/>
              </w:rPr>
            </w:pPr>
          </w:p>
        </w:tc>
        <w:tc>
          <w:tcPr>
            <w:tcW w:w="1173" w:type="dxa"/>
            <w:tcBorders>
              <w:top w:val="double" w:sz="4" w:space="0" w:color="auto"/>
            </w:tcBorders>
            <w:vAlign w:val="bottom"/>
          </w:tcPr>
          <w:p w14:paraId="1F3A06EA" w14:textId="77777777" w:rsidR="00974AE1" w:rsidRPr="00847E41" w:rsidRDefault="00974AE1" w:rsidP="00974AE1">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10281315"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double" w:sz="4" w:space="0" w:color="auto"/>
            </w:tcBorders>
            <w:vAlign w:val="bottom"/>
          </w:tcPr>
          <w:p w14:paraId="6C70B876" w14:textId="77777777" w:rsidR="00974AE1" w:rsidRPr="00847E41" w:rsidRDefault="00974AE1" w:rsidP="00974AE1">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3B616AAC"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double" w:sz="4" w:space="0" w:color="auto"/>
            </w:tcBorders>
            <w:vAlign w:val="bottom"/>
          </w:tcPr>
          <w:p w14:paraId="2346203A" w14:textId="77777777" w:rsidR="00974AE1" w:rsidRPr="00847E41" w:rsidRDefault="00974AE1" w:rsidP="00974AE1">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544F1F72"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double" w:sz="4" w:space="0" w:color="auto"/>
            </w:tcBorders>
            <w:vAlign w:val="bottom"/>
          </w:tcPr>
          <w:p w14:paraId="7A76321A" w14:textId="77777777" w:rsidR="00974AE1" w:rsidRPr="00847E41" w:rsidRDefault="00974AE1" w:rsidP="00974AE1">
            <w:pPr>
              <w:tabs>
                <w:tab w:val="decimal" w:pos="816"/>
              </w:tabs>
              <w:spacing w:line="240" w:lineRule="exact"/>
              <w:ind w:left="-54" w:right="-107"/>
              <w:rPr>
                <w:rFonts w:ascii="CordiaUPC" w:hAnsi="CordiaUPC" w:cs="CordiaUPC"/>
                <w:b/>
                <w:bCs/>
                <w:color w:val="FFFFFF" w:themeColor="background1"/>
                <w:sz w:val="26"/>
                <w:szCs w:val="26"/>
              </w:rPr>
            </w:pPr>
          </w:p>
        </w:tc>
      </w:tr>
      <w:tr w:rsidR="00974AE1" w:rsidRPr="00E25722" w14:paraId="3AE52EC4" w14:textId="77777777" w:rsidTr="002B403F">
        <w:trPr>
          <w:trHeight w:val="164"/>
        </w:trPr>
        <w:tc>
          <w:tcPr>
            <w:tcW w:w="4240" w:type="dxa"/>
            <w:vAlign w:val="bottom"/>
          </w:tcPr>
          <w:p w14:paraId="26AE2B21" w14:textId="77777777" w:rsidR="00974AE1" w:rsidRPr="00847E41" w:rsidRDefault="00974AE1" w:rsidP="00974AE1">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Loans to customers and accrued interest</w:t>
            </w:r>
          </w:p>
        </w:tc>
        <w:tc>
          <w:tcPr>
            <w:tcW w:w="1173" w:type="dxa"/>
            <w:vAlign w:val="bottom"/>
          </w:tcPr>
          <w:p w14:paraId="02B95E78" w14:textId="77777777" w:rsidR="00974AE1" w:rsidRPr="00847E41" w:rsidRDefault="00974AE1" w:rsidP="00974AE1">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1C69CE07"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2211B15F" w14:textId="77777777" w:rsidR="00974AE1" w:rsidRPr="00847E41" w:rsidRDefault="00974AE1" w:rsidP="00974AE1">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1BCE574A"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55F77A30" w14:textId="77777777" w:rsidR="00974AE1" w:rsidRPr="00847E41" w:rsidRDefault="00974AE1" w:rsidP="00974AE1">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12176825"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27030BB7" w14:textId="77777777" w:rsidR="00974AE1" w:rsidRPr="00847E41" w:rsidRDefault="00974AE1" w:rsidP="00974AE1">
            <w:pPr>
              <w:tabs>
                <w:tab w:val="decimal" w:pos="816"/>
              </w:tabs>
              <w:spacing w:line="240" w:lineRule="exact"/>
              <w:ind w:left="-54" w:right="-107"/>
              <w:rPr>
                <w:rFonts w:ascii="CordiaUPC" w:hAnsi="CordiaUPC" w:cs="CordiaUPC"/>
                <w:b/>
                <w:bCs/>
                <w:color w:val="FFFFFF" w:themeColor="background1"/>
                <w:sz w:val="26"/>
                <w:szCs w:val="26"/>
              </w:rPr>
            </w:pPr>
          </w:p>
        </w:tc>
      </w:tr>
      <w:tr w:rsidR="00974AE1" w:rsidRPr="00E25722" w14:paraId="1B4305B2" w14:textId="77777777" w:rsidTr="002B403F">
        <w:trPr>
          <w:trHeight w:val="198"/>
        </w:trPr>
        <w:tc>
          <w:tcPr>
            <w:tcW w:w="4240" w:type="dxa"/>
          </w:tcPr>
          <w:p w14:paraId="053FF364" w14:textId="364BA0F5" w:rsidR="00974AE1" w:rsidRPr="00847E41" w:rsidRDefault="00974AE1" w:rsidP="00974AE1">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w:t>
            </w:r>
          </w:p>
        </w:tc>
        <w:tc>
          <w:tcPr>
            <w:tcW w:w="1173" w:type="dxa"/>
            <w:vAlign w:val="bottom"/>
          </w:tcPr>
          <w:p w14:paraId="0169032C" w14:textId="121E35BE" w:rsidR="00974AE1" w:rsidRPr="00847E41" w:rsidRDefault="00974AE1" w:rsidP="00974AE1">
            <w:pPr>
              <w:tabs>
                <w:tab w:val="decimal" w:pos="728"/>
              </w:tabs>
              <w:spacing w:line="240" w:lineRule="exact"/>
              <w:ind w:left="-37"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11,126</w:t>
            </w:r>
          </w:p>
        </w:tc>
        <w:tc>
          <w:tcPr>
            <w:tcW w:w="225" w:type="dxa"/>
            <w:vAlign w:val="bottom"/>
          </w:tcPr>
          <w:p w14:paraId="34AB592C"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164" w:type="dxa"/>
          </w:tcPr>
          <w:p w14:paraId="2C88AA94" w14:textId="2C0071FF" w:rsidR="00974AE1" w:rsidRPr="00847E41" w:rsidRDefault="00974AE1" w:rsidP="00974AE1">
            <w:pPr>
              <w:tabs>
                <w:tab w:val="decimal" w:pos="789"/>
              </w:tabs>
              <w:spacing w:line="240" w:lineRule="exact"/>
              <w:ind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21,617</w:t>
            </w:r>
          </w:p>
        </w:tc>
        <w:tc>
          <w:tcPr>
            <w:tcW w:w="221" w:type="dxa"/>
            <w:vAlign w:val="bottom"/>
          </w:tcPr>
          <w:p w14:paraId="1204BA96"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096" w:type="dxa"/>
          </w:tcPr>
          <w:p w14:paraId="5A76BAE9" w14:textId="2822116A" w:rsidR="00974AE1" w:rsidRPr="00847E41" w:rsidRDefault="00974AE1" w:rsidP="00974AE1">
            <w:pPr>
              <w:tabs>
                <w:tab w:val="decimal" w:pos="810"/>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19,224</w:t>
            </w:r>
          </w:p>
        </w:tc>
        <w:tc>
          <w:tcPr>
            <w:tcW w:w="221" w:type="dxa"/>
          </w:tcPr>
          <w:p w14:paraId="17ED577F"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205" w:type="dxa"/>
          </w:tcPr>
          <w:p w14:paraId="07427304" w14:textId="3E02D7D0" w:rsidR="00974AE1" w:rsidRPr="00847E41" w:rsidRDefault="00974AE1" w:rsidP="00974AE1">
            <w:pPr>
              <w:tabs>
                <w:tab w:val="decimal" w:pos="816"/>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51,967</w:t>
            </w:r>
          </w:p>
        </w:tc>
      </w:tr>
      <w:tr w:rsidR="00974AE1" w:rsidRPr="00E25722" w14:paraId="43C7A09F" w14:textId="77777777" w:rsidTr="002B403F">
        <w:trPr>
          <w:trHeight w:val="198"/>
        </w:trPr>
        <w:tc>
          <w:tcPr>
            <w:tcW w:w="4240" w:type="dxa"/>
          </w:tcPr>
          <w:p w14:paraId="753E3BB4" w14:textId="77777777" w:rsidR="00974AE1" w:rsidRPr="00847E41" w:rsidRDefault="00974AE1" w:rsidP="00974AE1">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3" w:type="dxa"/>
            <w:vAlign w:val="bottom"/>
          </w:tcPr>
          <w:p w14:paraId="6F855183" w14:textId="0E1E2B45" w:rsidR="00974AE1" w:rsidRPr="00847E41" w:rsidRDefault="00974AE1" w:rsidP="00974AE1">
            <w:pPr>
              <w:tabs>
                <w:tab w:val="decimal" w:pos="728"/>
              </w:tabs>
              <w:spacing w:line="240" w:lineRule="exact"/>
              <w:ind w:left="-37"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(951)</w:t>
            </w:r>
          </w:p>
        </w:tc>
        <w:tc>
          <w:tcPr>
            <w:tcW w:w="225" w:type="dxa"/>
            <w:vAlign w:val="bottom"/>
          </w:tcPr>
          <w:p w14:paraId="689508CC"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164" w:type="dxa"/>
          </w:tcPr>
          <w:p w14:paraId="387F5DD7" w14:textId="366EAE57" w:rsidR="00974AE1" w:rsidRPr="00847E41" w:rsidRDefault="00974AE1" w:rsidP="00974AE1">
            <w:pPr>
              <w:tabs>
                <w:tab w:val="decimal" w:pos="789"/>
              </w:tabs>
              <w:spacing w:line="240" w:lineRule="exact"/>
              <w:ind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380</w:t>
            </w:r>
          </w:p>
        </w:tc>
        <w:tc>
          <w:tcPr>
            <w:tcW w:w="221" w:type="dxa"/>
            <w:vAlign w:val="bottom"/>
          </w:tcPr>
          <w:p w14:paraId="093FD1E2"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096" w:type="dxa"/>
          </w:tcPr>
          <w:p w14:paraId="7063773B" w14:textId="6FABB6DC" w:rsidR="00974AE1" w:rsidRPr="00847E41" w:rsidRDefault="00974AE1" w:rsidP="00974AE1">
            <w:pPr>
              <w:tabs>
                <w:tab w:val="decimal" w:pos="810"/>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8,</w:t>
            </w:r>
            <w:r>
              <w:rPr>
                <w:rFonts w:ascii="CordiaUPC" w:hAnsi="CordiaUPC" w:cs="CordiaUPC"/>
                <w:color w:val="000000" w:themeColor="text1"/>
                <w:sz w:val="24"/>
                <w:szCs w:val="24"/>
              </w:rPr>
              <w:t>181</w:t>
            </w:r>
          </w:p>
        </w:tc>
        <w:tc>
          <w:tcPr>
            <w:tcW w:w="221" w:type="dxa"/>
          </w:tcPr>
          <w:p w14:paraId="32E2121D" w14:textId="77777777" w:rsidR="00974AE1" w:rsidRPr="00847E41" w:rsidRDefault="00974AE1" w:rsidP="00974AE1">
            <w:pPr>
              <w:tabs>
                <w:tab w:val="decimal" w:pos="644"/>
              </w:tabs>
              <w:spacing w:line="240" w:lineRule="exact"/>
              <w:ind w:right="-107"/>
              <w:rPr>
                <w:rFonts w:ascii="CordiaUPC" w:hAnsi="CordiaUPC" w:cs="CordiaUPC"/>
                <w:color w:val="FFFFFF" w:themeColor="background1"/>
                <w:sz w:val="26"/>
                <w:szCs w:val="26"/>
              </w:rPr>
            </w:pPr>
          </w:p>
        </w:tc>
        <w:tc>
          <w:tcPr>
            <w:tcW w:w="1205" w:type="dxa"/>
          </w:tcPr>
          <w:p w14:paraId="25DDA9CB" w14:textId="6663B413" w:rsidR="00974AE1" w:rsidRPr="00847E41" w:rsidRDefault="00974AE1" w:rsidP="00974AE1">
            <w:pPr>
              <w:tabs>
                <w:tab w:val="decimal" w:pos="816"/>
              </w:tabs>
              <w:spacing w:line="240" w:lineRule="exact"/>
              <w:ind w:left="-54" w:right="-107"/>
              <w:rPr>
                <w:rFonts w:ascii="CordiaUPC" w:hAnsi="CordiaUPC" w:cs="CordiaUPC"/>
                <w:color w:val="FFFFFF" w:themeColor="background1"/>
                <w:sz w:val="26"/>
                <w:szCs w:val="26"/>
              </w:rPr>
            </w:pPr>
            <w:r w:rsidRPr="0051588C">
              <w:rPr>
                <w:rFonts w:ascii="CordiaUPC" w:hAnsi="CordiaUPC" w:cs="CordiaUPC"/>
                <w:color w:val="000000" w:themeColor="text1"/>
                <w:sz w:val="24"/>
                <w:szCs w:val="24"/>
              </w:rPr>
              <w:t>7,</w:t>
            </w:r>
            <w:r>
              <w:rPr>
                <w:rFonts w:ascii="CordiaUPC" w:hAnsi="CordiaUPC" w:cs="CordiaUPC"/>
                <w:color w:val="000000" w:themeColor="text1"/>
                <w:sz w:val="24"/>
                <w:szCs w:val="24"/>
              </w:rPr>
              <w:t>610</w:t>
            </w:r>
          </w:p>
        </w:tc>
      </w:tr>
      <w:tr w:rsidR="00974AE1" w:rsidRPr="00E25722" w14:paraId="5DA674B0" w14:textId="77777777" w:rsidTr="002B403F">
        <w:trPr>
          <w:trHeight w:val="198"/>
        </w:trPr>
        <w:tc>
          <w:tcPr>
            <w:tcW w:w="4240" w:type="dxa"/>
          </w:tcPr>
          <w:p w14:paraId="5C69BF5D" w14:textId="77777777" w:rsidR="00974AE1" w:rsidRPr="00847E41" w:rsidRDefault="00974AE1" w:rsidP="00974AE1">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5FDF3730" w14:textId="7A393545" w:rsidR="00974AE1" w:rsidRPr="00847E41" w:rsidRDefault="00974AE1" w:rsidP="00974AE1">
            <w:pPr>
              <w:tabs>
                <w:tab w:val="decimal" w:pos="728"/>
              </w:tabs>
              <w:spacing w:line="240" w:lineRule="exact"/>
              <w:ind w:left="-37" w:right="-107"/>
              <w:rPr>
                <w:rFonts w:ascii="CordiaUPC" w:hAnsi="CordiaUPC" w:cs="CordiaUPC"/>
                <w:sz w:val="26"/>
                <w:szCs w:val="26"/>
              </w:rPr>
            </w:pPr>
            <w:r w:rsidRPr="0051588C">
              <w:rPr>
                <w:rFonts w:ascii="CordiaUPC" w:hAnsi="CordiaUPC" w:cs="CordiaUPC"/>
                <w:color w:val="000000" w:themeColor="text1"/>
                <w:sz w:val="24"/>
                <w:szCs w:val="24"/>
              </w:rPr>
              <w:t>1,736</w:t>
            </w:r>
          </w:p>
        </w:tc>
        <w:tc>
          <w:tcPr>
            <w:tcW w:w="225" w:type="dxa"/>
            <w:vAlign w:val="bottom"/>
          </w:tcPr>
          <w:p w14:paraId="11551591"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164" w:type="dxa"/>
          </w:tcPr>
          <w:p w14:paraId="08290916" w14:textId="7FBD8755" w:rsidR="00974AE1" w:rsidRPr="00847E41" w:rsidRDefault="00974AE1" w:rsidP="00974AE1">
            <w:pPr>
              <w:tabs>
                <w:tab w:val="decimal" w:pos="789"/>
              </w:tabs>
              <w:spacing w:line="240" w:lineRule="exact"/>
              <w:ind w:right="-107"/>
              <w:rPr>
                <w:rFonts w:ascii="CordiaUPC" w:hAnsi="CordiaUPC" w:cs="CordiaUPC"/>
                <w:sz w:val="26"/>
                <w:szCs w:val="26"/>
              </w:rPr>
            </w:pPr>
            <w:r w:rsidRPr="0051588C">
              <w:rPr>
                <w:rFonts w:ascii="CordiaUPC" w:hAnsi="CordiaUPC" w:cs="CordiaUPC"/>
                <w:color w:val="000000" w:themeColor="text1"/>
                <w:sz w:val="24"/>
                <w:szCs w:val="24"/>
              </w:rPr>
              <w:t>(786)</w:t>
            </w:r>
          </w:p>
        </w:tc>
        <w:tc>
          <w:tcPr>
            <w:tcW w:w="221" w:type="dxa"/>
          </w:tcPr>
          <w:p w14:paraId="294E4751"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096" w:type="dxa"/>
          </w:tcPr>
          <w:p w14:paraId="3B12BC5A" w14:textId="41EB49EF" w:rsidR="00974AE1" w:rsidRPr="00847E41" w:rsidRDefault="00974AE1" w:rsidP="00974AE1">
            <w:pPr>
              <w:tabs>
                <w:tab w:val="decimal" w:pos="810"/>
              </w:tabs>
              <w:spacing w:line="240" w:lineRule="exact"/>
              <w:ind w:left="-54" w:right="-107"/>
              <w:rPr>
                <w:rFonts w:ascii="CordiaUPC" w:hAnsi="CordiaUPC" w:cs="CordiaUPC"/>
                <w:sz w:val="26"/>
                <w:szCs w:val="26"/>
              </w:rPr>
            </w:pPr>
            <w:r w:rsidRPr="0051588C">
              <w:rPr>
                <w:rFonts w:ascii="CordiaUPC" w:hAnsi="CordiaUPC" w:cs="CordiaUPC"/>
                <w:color w:val="000000" w:themeColor="text1"/>
                <w:sz w:val="24"/>
                <w:szCs w:val="24"/>
              </w:rPr>
              <w:t>2,</w:t>
            </w:r>
            <w:r w:rsidR="002F1745">
              <w:rPr>
                <w:rFonts w:ascii="CordiaUPC" w:hAnsi="CordiaUPC" w:cs="CordiaUPC"/>
                <w:color w:val="000000" w:themeColor="text1"/>
                <w:sz w:val="24"/>
                <w:szCs w:val="24"/>
              </w:rPr>
              <w:t>096</w:t>
            </w:r>
          </w:p>
        </w:tc>
        <w:tc>
          <w:tcPr>
            <w:tcW w:w="221" w:type="dxa"/>
          </w:tcPr>
          <w:p w14:paraId="58D09EF0"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205" w:type="dxa"/>
          </w:tcPr>
          <w:p w14:paraId="566E39A6" w14:textId="47B9DE9D" w:rsidR="00974AE1" w:rsidRPr="00847E41" w:rsidRDefault="00974AE1" w:rsidP="00974AE1">
            <w:pPr>
              <w:tabs>
                <w:tab w:val="decimal" w:pos="816"/>
              </w:tabs>
              <w:spacing w:line="240" w:lineRule="exact"/>
              <w:ind w:left="-54" w:right="-107"/>
              <w:rPr>
                <w:rFonts w:ascii="CordiaUPC" w:hAnsi="CordiaUPC" w:cs="CordiaUPC"/>
                <w:sz w:val="26"/>
                <w:szCs w:val="26"/>
              </w:rPr>
            </w:pPr>
            <w:r w:rsidRPr="0051588C">
              <w:rPr>
                <w:rFonts w:ascii="CordiaUPC" w:hAnsi="CordiaUPC" w:cs="CordiaUPC"/>
                <w:color w:val="000000" w:themeColor="text1"/>
                <w:sz w:val="24"/>
                <w:szCs w:val="24"/>
              </w:rPr>
              <w:t>3</w:t>
            </w:r>
            <w:r w:rsidR="002F1745">
              <w:rPr>
                <w:rFonts w:ascii="CordiaUPC" w:hAnsi="CordiaUPC" w:cs="CordiaUPC"/>
                <w:color w:val="000000" w:themeColor="text1"/>
                <w:sz w:val="24"/>
                <w:szCs w:val="24"/>
              </w:rPr>
              <w:t>,046</w:t>
            </w:r>
          </w:p>
        </w:tc>
      </w:tr>
      <w:tr w:rsidR="00974AE1" w:rsidRPr="00E25722" w14:paraId="7DE1844A" w14:textId="77777777" w:rsidTr="002B403F">
        <w:trPr>
          <w:trHeight w:val="198"/>
        </w:trPr>
        <w:tc>
          <w:tcPr>
            <w:tcW w:w="4240" w:type="dxa"/>
          </w:tcPr>
          <w:p w14:paraId="55D7668B" w14:textId="77777777" w:rsidR="00974AE1" w:rsidRPr="00847E41" w:rsidRDefault="00974AE1" w:rsidP="00974AE1">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3" w:type="dxa"/>
            <w:vAlign w:val="bottom"/>
          </w:tcPr>
          <w:p w14:paraId="4385BDD5" w14:textId="35A098E3" w:rsidR="00974AE1" w:rsidRPr="00847E41" w:rsidRDefault="00974AE1" w:rsidP="00974AE1">
            <w:pPr>
              <w:tabs>
                <w:tab w:val="decimal" w:pos="728"/>
              </w:tabs>
              <w:spacing w:line="240" w:lineRule="exact"/>
              <w:ind w:left="-37" w:right="-107"/>
              <w:rPr>
                <w:rFonts w:ascii="CordiaUPC" w:hAnsi="CordiaUPC" w:cs="CordiaUPC"/>
                <w:sz w:val="26"/>
                <w:szCs w:val="26"/>
              </w:rPr>
            </w:pPr>
            <w:r w:rsidRPr="0051588C">
              <w:rPr>
                <w:rFonts w:ascii="CordiaUPC" w:hAnsi="CordiaUPC" w:cs="CordiaUPC"/>
                <w:color w:val="000000" w:themeColor="text1"/>
                <w:sz w:val="24"/>
                <w:szCs w:val="24"/>
              </w:rPr>
              <w:t>995</w:t>
            </w:r>
          </w:p>
        </w:tc>
        <w:tc>
          <w:tcPr>
            <w:tcW w:w="225" w:type="dxa"/>
            <w:vAlign w:val="bottom"/>
          </w:tcPr>
          <w:p w14:paraId="7CD07E53"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164" w:type="dxa"/>
          </w:tcPr>
          <w:p w14:paraId="658B3035" w14:textId="6D15FABA" w:rsidR="00974AE1" w:rsidRPr="00847E41" w:rsidRDefault="00974AE1" w:rsidP="00974AE1">
            <w:pPr>
              <w:tabs>
                <w:tab w:val="decimal" w:pos="789"/>
              </w:tabs>
              <w:spacing w:line="240" w:lineRule="exact"/>
              <w:ind w:right="-107"/>
              <w:rPr>
                <w:rFonts w:ascii="CordiaUPC" w:hAnsi="CordiaUPC" w:cs="CordiaUPC"/>
                <w:sz w:val="26"/>
                <w:szCs w:val="26"/>
              </w:rPr>
            </w:pPr>
            <w:r w:rsidRPr="0051588C">
              <w:rPr>
                <w:rFonts w:ascii="CordiaUPC" w:hAnsi="CordiaUPC" w:cs="CordiaUPC"/>
                <w:color w:val="000000" w:themeColor="text1"/>
                <w:sz w:val="24"/>
                <w:szCs w:val="24"/>
              </w:rPr>
              <w:t>151</w:t>
            </w:r>
          </w:p>
        </w:tc>
        <w:tc>
          <w:tcPr>
            <w:tcW w:w="221" w:type="dxa"/>
          </w:tcPr>
          <w:p w14:paraId="27C55D69"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096" w:type="dxa"/>
          </w:tcPr>
          <w:p w14:paraId="599D5E28" w14:textId="63F8B0AB" w:rsidR="00974AE1" w:rsidRPr="00847E41" w:rsidRDefault="002F1745" w:rsidP="00974AE1">
            <w:pPr>
              <w:tabs>
                <w:tab w:val="decimal" w:pos="810"/>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42</w:t>
            </w:r>
          </w:p>
        </w:tc>
        <w:tc>
          <w:tcPr>
            <w:tcW w:w="221" w:type="dxa"/>
          </w:tcPr>
          <w:p w14:paraId="05321CA5"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205" w:type="dxa"/>
          </w:tcPr>
          <w:p w14:paraId="6E819FEF" w14:textId="115B154A" w:rsidR="00974AE1" w:rsidRPr="00847E41" w:rsidRDefault="00974AE1" w:rsidP="00974AE1">
            <w:pPr>
              <w:tabs>
                <w:tab w:val="decimal" w:pos="816"/>
              </w:tabs>
              <w:spacing w:line="240" w:lineRule="exact"/>
              <w:ind w:left="-54" w:right="-107"/>
              <w:rPr>
                <w:rFonts w:ascii="CordiaUPC" w:hAnsi="CordiaUPC" w:cs="CordiaUPC"/>
                <w:sz w:val="26"/>
                <w:szCs w:val="26"/>
              </w:rPr>
            </w:pPr>
            <w:r w:rsidRPr="0051588C">
              <w:rPr>
                <w:rFonts w:ascii="CordiaUPC" w:hAnsi="CordiaUPC" w:cs="CordiaUPC"/>
                <w:color w:val="000000" w:themeColor="text1"/>
                <w:sz w:val="24"/>
                <w:szCs w:val="24"/>
              </w:rPr>
              <w:t>1,</w:t>
            </w:r>
            <w:r w:rsidR="002F1745">
              <w:rPr>
                <w:rFonts w:ascii="CordiaUPC" w:hAnsi="CordiaUPC" w:cs="CordiaUPC"/>
                <w:color w:val="000000" w:themeColor="text1"/>
                <w:sz w:val="24"/>
                <w:szCs w:val="24"/>
              </w:rPr>
              <w:t>188</w:t>
            </w:r>
          </w:p>
        </w:tc>
      </w:tr>
      <w:tr w:rsidR="00974AE1" w:rsidRPr="00E25722" w14:paraId="7ED39AFA" w14:textId="77777777" w:rsidTr="002B403F">
        <w:trPr>
          <w:trHeight w:val="198"/>
        </w:trPr>
        <w:tc>
          <w:tcPr>
            <w:tcW w:w="4240" w:type="dxa"/>
          </w:tcPr>
          <w:p w14:paraId="4F9CFD73" w14:textId="77777777" w:rsidR="00974AE1" w:rsidRPr="00847E41" w:rsidRDefault="00974AE1" w:rsidP="00974AE1">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3" w:type="dxa"/>
            <w:vAlign w:val="bottom"/>
          </w:tcPr>
          <w:p w14:paraId="54B3F446" w14:textId="05A51053" w:rsidR="00974AE1" w:rsidRPr="00847E41" w:rsidRDefault="00974AE1" w:rsidP="00974AE1">
            <w:pPr>
              <w:tabs>
                <w:tab w:val="decimal" w:pos="728"/>
              </w:tabs>
              <w:spacing w:line="240" w:lineRule="exact"/>
              <w:ind w:left="-37" w:right="-107"/>
              <w:rPr>
                <w:rFonts w:ascii="CordiaUPC" w:hAnsi="CordiaUPC" w:cs="CordiaUPC"/>
                <w:sz w:val="26"/>
                <w:szCs w:val="26"/>
              </w:rPr>
            </w:pPr>
            <w:r w:rsidRPr="0051588C">
              <w:rPr>
                <w:rFonts w:ascii="CordiaUPC" w:hAnsi="CordiaUPC" w:cs="CordiaUPC"/>
                <w:color w:val="000000" w:themeColor="text1"/>
                <w:sz w:val="24"/>
                <w:szCs w:val="24"/>
              </w:rPr>
              <w:t>(318)</w:t>
            </w:r>
          </w:p>
        </w:tc>
        <w:tc>
          <w:tcPr>
            <w:tcW w:w="225" w:type="dxa"/>
            <w:vAlign w:val="bottom"/>
          </w:tcPr>
          <w:p w14:paraId="16AF16EC"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164" w:type="dxa"/>
          </w:tcPr>
          <w:p w14:paraId="560F0804" w14:textId="28700251" w:rsidR="00974AE1" w:rsidRPr="00847E41" w:rsidRDefault="00974AE1" w:rsidP="00974AE1">
            <w:pPr>
              <w:tabs>
                <w:tab w:val="decimal" w:pos="789"/>
              </w:tabs>
              <w:spacing w:line="240" w:lineRule="exact"/>
              <w:ind w:right="-107"/>
              <w:rPr>
                <w:rFonts w:ascii="CordiaUPC" w:hAnsi="CordiaUPC" w:cs="CordiaUPC"/>
                <w:sz w:val="26"/>
                <w:szCs w:val="26"/>
              </w:rPr>
            </w:pPr>
            <w:r w:rsidRPr="0051588C">
              <w:rPr>
                <w:rFonts w:ascii="CordiaUPC" w:hAnsi="CordiaUPC" w:cs="CordiaUPC"/>
                <w:color w:val="000000" w:themeColor="text1"/>
                <w:sz w:val="24"/>
                <w:szCs w:val="24"/>
              </w:rPr>
              <w:t>(359)</w:t>
            </w:r>
          </w:p>
        </w:tc>
        <w:tc>
          <w:tcPr>
            <w:tcW w:w="221" w:type="dxa"/>
          </w:tcPr>
          <w:p w14:paraId="19B368B5"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096" w:type="dxa"/>
          </w:tcPr>
          <w:p w14:paraId="12C4A6C6" w14:textId="36DF1DAE" w:rsidR="00974AE1" w:rsidRPr="00847E41" w:rsidRDefault="00974AE1" w:rsidP="00974AE1">
            <w:pPr>
              <w:tabs>
                <w:tab w:val="decimal" w:pos="810"/>
              </w:tabs>
              <w:spacing w:line="240" w:lineRule="exact"/>
              <w:ind w:left="-54" w:right="-107"/>
              <w:rPr>
                <w:rFonts w:ascii="CordiaUPC" w:hAnsi="CordiaUPC" w:cs="CordiaUPC"/>
                <w:sz w:val="26"/>
                <w:szCs w:val="26"/>
              </w:rPr>
            </w:pPr>
            <w:r w:rsidRPr="0051588C">
              <w:rPr>
                <w:rFonts w:ascii="CordiaUPC" w:hAnsi="CordiaUPC" w:cs="CordiaUPC"/>
                <w:color w:val="000000" w:themeColor="text1"/>
                <w:sz w:val="24"/>
                <w:szCs w:val="24"/>
              </w:rPr>
              <w:t>(1,</w:t>
            </w:r>
            <w:r w:rsidR="002F1745">
              <w:rPr>
                <w:rFonts w:ascii="CordiaUPC" w:hAnsi="CordiaUPC" w:cs="CordiaUPC"/>
                <w:color w:val="000000" w:themeColor="text1"/>
                <w:sz w:val="24"/>
                <w:szCs w:val="24"/>
              </w:rPr>
              <w:t>333</w:t>
            </w:r>
            <w:r w:rsidRPr="0051588C">
              <w:rPr>
                <w:rFonts w:ascii="CordiaUPC" w:hAnsi="CordiaUPC" w:cs="CordiaUPC"/>
                <w:color w:val="000000" w:themeColor="text1"/>
                <w:sz w:val="24"/>
                <w:szCs w:val="24"/>
              </w:rPr>
              <w:t>)</w:t>
            </w:r>
          </w:p>
        </w:tc>
        <w:tc>
          <w:tcPr>
            <w:tcW w:w="221" w:type="dxa"/>
          </w:tcPr>
          <w:p w14:paraId="1D3EA431"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205" w:type="dxa"/>
          </w:tcPr>
          <w:p w14:paraId="072DB05D" w14:textId="120604B6" w:rsidR="00974AE1" w:rsidRPr="00847E41" w:rsidRDefault="00974AE1" w:rsidP="00974AE1">
            <w:pPr>
              <w:tabs>
                <w:tab w:val="decimal" w:pos="816"/>
              </w:tabs>
              <w:spacing w:line="240" w:lineRule="exact"/>
              <w:ind w:left="-54" w:right="-107"/>
              <w:rPr>
                <w:rFonts w:ascii="CordiaUPC" w:hAnsi="CordiaUPC" w:cs="CordiaUPC"/>
                <w:sz w:val="26"/>
                <w:szCs w:val="26"/>
              </w:rPr>
            </w:pPr>
            <w:r w:rsidRPr="0051588C">
              <w:rPr>
                <w:rFonts w:ascii="CordiaUPC" w:hAnsi="CordiaUPC" w:cs="CordiaUPC"/>
                <w:color w:val="000000" w:themeColor="text1"/>
                <w:sz w:val="24"/>
                <w:szCs w:val="24"/>
              </w:rPr>
              <w:t>(</w:t>
            </w:r>
            <w:r w:rsidR="002F1745">
              <w:rPr>
                <w:rFonts w:ascii="CordiaUPC" w:hAnsi="CordiaUPC" w:cs="CordiaUPC"/>
                <w:color w:val="000000" w:themeColor="text1"/>
                <w:sz w:val="24"/>
                <w:szCs w:val="24"/>
              </w:rPr>
              <w:t>2</w:t>
            </w:r>
            <w:r w:rsidRPr="0051588C">
              <w:rPr>
                <w:rFonts w:ascii="CordiaUPC" w:hAnsi="CordiaUPC" w:cs="CordiaUPC"/>
                <w:color w:val="000000" w:themeColor="text1"/>
                <w:sz w:val="24"/>
                <w:szCs w:val="24"/>
              </w:rPr>
              <w:t>,</w:t>
            </w:r>
            <w:r w:rsidR="002F1745">
              <w:rPr>
                <w:rFonts w:ascii="CordiaUPC" w:hAnsi="CordiaUPC" w:cs="CordiaUPC"/>
                <w:color w:val="000000" w:themeColor="text1"/>
                <w:sz w:val="24"/>
                <w:szCs w:val="24"/>
              </w:rPr>
              <w:t>010</w:t>
            </w:r>
            <w:r w:rsidRPr="0051588C">
              <w:rPr>
                <w:rFonts w:ascii="CordiaUPC" w:hAnsi="CordiaUPC" w:cs="CordiaUPC"/>
                <w:color w:val="000000" w:themeColor="text1"/>
                <w:sz w:val="24"/>
                <w:szCs w:val="24"/>
              </w:rPr>
              <w:t>)</w:t>
            </w:r>
          </w:p>
        </w:tc>
      </w:tr>
      <w:tr w:rsidR="00974AE1" w:rsidRPr="00E25722" w14:paraId="2B1DCDA7" w14:textId="77777777" w:rsidTr="002B403F">
        <w:trPr>
          <w:trHeight w:val="198"/>
        </w:trPr>
        <w:tc>
          <w:tcPr>
            <w:tcW w:w="4240" w:type="dxa"/>
          </w:tcPr>
          <w:p w14:paraId="16ED55B2" w14:textId="77777777" w:rsidR="00974AE1" w:rsidRPr="00847E41" w:rsidRDefault="00974AE1" w:rsidP="00974AE1">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3" w:type="dxa"/>
            <w:tcBorders>
              <w:bottom w:val="single" w:sz="4" w:space="0" w:color="auto"/>
            </w:tcBorders>
            <w:vAlign w:val="bottom"/>
          </w:tcPr>
          <w:p w14:paraId="29FD3E4B" w14:textId="76D32D8F" w:rsidR="00974AE1" w:rsidRPr="00847E41" w:rsidRDefault="00974AE1" w:rsidP="00974AE1">
            <w:pPr>
              <w:tabs>
                <w:tab w:val="decimal" w:pos="728"/>
              </w:tabs>
              <w:spacing w:line="240" w:lineRule="exact"/>
              <w:ind w:left="-37" w:right="-107"/>
              <w:rPr>
                <w:rFonts w:ascii="CordiaUPC" w:hAnsi="CordiaUPC" w:cs="CordiaUPC"/>
                <w:sz w:val="26"/>
                <w:szCs w:val="26"/>
              </w:rPr>
            </w:pPr>
            <w:r w:rsidRPr="0051588C">
              <w:rPr>
                <w:rFonts w:ascii="CordiaUPC" w:hAnsi="CordiaUPC" w:cs="CordiaUPC"/>
                <w:color w:val="000000" w:themeColor="text1"/>
                <w:sz w:val="24"/>
                <w:szCs w:val="24"/>
              </w:rPr>
              <w:t>-</w:t>
            </w:r>
          </w:p>
        </w:tc>
        <w:tc>
          <w:tcPr>
            <w:tcW w:w="225" w:type="dxa"/>
            <w:vAlign w:val="bottom"/>
          </w:tcPr>
          <w:p w14:paraId="734B98A9"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164" w:type="dxa"/>
            <w:tcBorders>
              <w:bottom w:val="single" w:sz="4" w:space="0" w:color="auto"/>
            </w:tcBorders>
          </w:tcPr>
          <w:p w14:paraId="362C8E4C" w14:textId="1E87C056" w:rsidR="00974AE1" w:rsidRPr="00847E41" w:rsidRDefault="00974AE1" w:rsidP="00974AE1">
            <w:pPr>
              <w:tabs>
                <w:tab w:val="decimal" w:pos="789"/>
              </w:tabs>
              <w:spacing w:line="240" w:lineRule="exact"/>
              <w:ind w:right="-107"/>
              <w:rPr>
                <w:rFonts w:ascii="CordiaUPC" w:hAnsi="CordiaUPC" w:cs="CordiaUPC"/>
                <w:sz w:val="26"/>
                <w:szCs w:val="26"/>
              </w:rPr>
            </w:pPr>
            <w:r w:rsidRPr="0051588C">
              <w:rPr>
                <w:rFonts w:ascii="CordiaUPC" w:hAnsi="CordiaUPC" w:cs="CordiaUPC"/>
                <w:color w:val="000000" w:themeColor="text1"/>
                <w:sz w:val="24"/>
                <w:szCs w:val="24"/>
              </w:rPr>
              <w:t>-</w:t>
            </w:r>
          </w:p>
        </w:tc>
        <w:tc>
          <w:tcPr>
            <w:tcW w:w="221" w:type="dxa"/>
          </w:tcPr>
          <w:p w14:paraId="665BB9AC"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096" w:type="dxa"/>
            <w:tcBorders>
              <w:bottom w:val="single" w:sz="4" w:space="0" w:color="auto"/>
            </w:tcBorders>
          </w:tcPr>
          <w:p w14:paraId="67EEE0EF" w14:textId="534DC816" w:rsidR="00974AE1" w:rsidRPr="00847E41" w:rsidRDefault="00974AE1" w:rsidP="00974AE1">
            <w:pPr>
              <w:tabs>
                <w:tab w:val="decimal" w:pos="810"/>
              </w:tabs>
              <w:spacing w:line="240" w:lineRule="exact"/>
              <w:ind w:left="-54" w:right="-107"/>
              <w:rPr>
                <w:rFonts w:ascii="CordiaUPC" w:hAnsi="CordiaUPC" w:cs="CordiaUPC"/>
                <w:sz w:val="26"/>
                <w:szCs w:val="26"/>
              </w:rPr>
            </w:pPr>
            <w:r w:rsidRPr="0051588C">
              <w:rPr>
                <w:rFonts w:ascii="CordiaUPC" w:hAnsi="CordiaUPC" w:cs="CordiaUPC"/>
                <w:color w:val="000000" w:themeColor="text1"/>
                <w:sz w:val="24"/>
                <w:szCs w:val="24"/>
              </w:rPr>
              <w:t>(</w:t>
            </w:r>
            <w:r w:rsidR="002F1745">
              <w:rPr>
                <w:rFonts w:ascii="CordiaUPC" w:hAnsi="CordiaUPC" w:cs="CordiaUPC"/>
                <w:color w:val="000000" w:themeColor="text1"/>
                <w:sz w:val="24"/>
                <w:szCs w:val="24"/>
              </w:rPr>
              <w:t>7</w:t>
            </w:r>
            <w:r w:rsidRPr="0051588C">
              <w:rPr>
                <w:rFonts w:ascii="CordiaUPC" w:hAnsi="CordiaUPC" w:cs="CordiaUPC"/>
                <w:color w:val="000000" w:themeColor="text1"/>
                <w:sz w:val="24"/>
                <w:szCs w:val="24"/>
              </w:rPr>
              <w:t>,</w:t>
            </w:r>
            <w:r w:rsidR="002F1745">
              <w:rPr>
                <w:rFonts w:ascii="CordiaUPC" w:hAnsi="CordiaUPC" w:cs="CordiaUPC"/>
                <w:color w:val="000000" w:themeColor="text1"/>
                <w:sz w:val="24"/>
                <w:szCs w:val="24"/>
              </w:rPr>
              <w:t>382</w:t>
            </w:r>
            <w:r w:rsidRPr="0051588C">
              <w:rPr>
                <w:rFonts w:ascii="CordiaUPC" w:hAnsi="CordiaUPC" w:cs="CordiaUPC"/>
                <w:color w:val="000000" w:themeColor="text1"/>
                <w:sz w:val="24"/>
                <w:szCs w:val="24"/>
              </w:rPr>
              <w:t>)</w:t>
            </w:r>
          </w:p>
        </w:tc>
        <w:tc>
          <w:tcPr>
            <w:tcW w:w="221" w:type="dxa"/>
          </w:tcPr>
          <w:p w14:paraId="52382EC7" w14:textId="77777777" w:rsidR="00974AE1" w:rsidRPr="00847E41" w:rsidRDefault="00974AE1" w:rsidP="00974AE1">
            <w:pPr>
              <w:tabs>
                <w:tab w:val="decimal" w:pos="644"/>
              </w:tabs>
              <w:spacing w:line="240" w:lineRule="exact"/>
              <w:ind w:right="-107"/>
              <w:rPr>
                <w:rFonts w:ascii="CordiaUPC" w:hAnsi="CordiaUPC" w:cs="CordiaUPC"/>
                <w:sz w:val="26"/>
                <w:szCs w:val="26"/>
              </w:rPr>
            </w:pPr>
          </w:p>
        </w:tc>
        <w:tc>
          <w:tcPr>
            <w:tcW w:w="1205" w:type="dxa"/>
            <w:tcBorders>
              <w:bottom w:val="single" w:sz="4" w:space="0" w:color="auto"/>
            </w:tcBorders>
          </w:tcPr>
          <w:p w14:paraId="50676F18" w14:textId="46DDEE30" w:rsidR="00974AE1" w:rsidRPr="00847E41" w:rsidRDefault="00974AE1" w:rsidP="00974AE1">
            <w:pPr>
              <w:tabs>
                <w:tab w:val="decimal" w:pos="816"/>
              </w:tabs>
              <w:spacing w:line="240" w:lineRule="exact"/>
              <w:ind w:left="-54" w:right="-107"/>
              <w:rPr>
                <w:rFonts w:ascii="CordiaUPC" w:hAnsi="CordiaUPC" w:cs="CordiaUPC"/>
                <w:sz w:val="26"/>
                <w:szCs w:val="26"/>
              </w:rPr>
            </w:pPr>
            <w:r w:rsidRPr="0051588C">
              <w:rPr>
                <w:rFonts w:ascii="CordiaUPC" w:hAnsi="CordiaUPC" w:cs="CordiaUPC"/>
                <w:color w:val="000000" w:themeColor="text1"/>
                <w:sz w:val="24"/>
                <w:szCs w:val="24"/>
              </w:rPr>
              <w:t>(</w:t>
            </w:r>
            <w:r w:rsidR="002F1745">
              <w:rPr>
                <w:rFonts w:ascii="CordiaUPC" w:hAnsi="CordiaUPC" w:cs="CordiaUPC"/>
                <w:color w:val="000000" w:themeColor="text1"/>
                <w:sz w:val="24"/>
                <w:szCs w:val="24"/>
              </w:rPr>
              <w:t>7</w:t>
            </w:r>
            <w:r w:rsidRPr="0051588C">
              <w:rPr>
                <w:rFonts w:ascii="CordiaUPC" w:hAnsi="CordiaUPC" w:cs="CordiaUPC"/>
                <w:color w:val="000000" w:themeColor="text1"/>
                <w:sz w:val="24"/>
                <w:szCs w:val="24"/>
              </w:rPr>
              <w:t>,</w:t>
            </w:r>
            <w:r w:rsidR="002F1745">
              <w:rPr>
                <w:rFonts w:ascii="CordiaUPC" w:hAnsi="CordiaUPC" w:cs="CordiaUPC"/>
                <w:color w:val="000000" w:themeColor="text1"/>
                <w:sz w:val="24"/>
                <w:szCs w:val="24"/>
              </w:rPr>
              <w:t>382</w:t>
            </w:r>
            <w:r w:rsidRPr="0051588C">
              <w:rPr>
                <w:rFonts w:ascii="CordiaUPC" w:hAnsi="CordiaUPC" w:cs="CordiaUPC"/>
                <w:color w:val="000000" w:themeColor="text1"/>
                <w:sz w:val="24"/>
                <w:szCs w:val="24"/>
              </w:rPr>
              <w:t>)</w:t>
            </w:r>
          </w:p>
        </w:tc>
      </w:tr>
      <w:tr w:rsidR="00974AE1" w:rsidRPr="00E25722" w14:paraId="0FAC9754" w14:textId="77777777" w:rsidTr="002B403F">
        <w:trPr>
          <w:trHeight w:val="198"/>
        </w:trPr>
        <w:tc>
          <w:tcPr>
            <w:tcW w:w="4240" w:type="dxa"/>
            <w:vAlign w:val="bottom"/>
          </w:tcPr>
          <w:p w14:paraId="316742A8" w14:textId="77777777" w:rsidR="00974AE1" w:rsidRPr="00847E41" w:rsidRDefault="00974AE1" w:rsidP="00974AE1">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3" w:type="dxa"/>
            <w:tcBorders>
              <w:top w:val="single" w:sz="4" w:space="0" w:color="auto"/>
              <w:bottom w:val="double" w:sz="4" w:space="0" w:color="auto"/>
            </w:tcBorders>
            <w:vAlign w:val="bottom"/>
          </w:tcPr>
          <w:p w14:paraId="6174E957" w14:textId="4F6F14E9" w:rsidR="00974AE1" w:rsidRPr="00847E41" w:rsidRDefault="00974AE1" w:rsidP="00974AE1">
            <w:pPr>
              <w:tabs>
                <w:tab w:val="decimal" w:pos="728"/>
              </w:tabs>
              <w:spacing w:line="240" w:lineRule="exact"/>
              <w:ind w:left="-37" w:right="-107"/>
              <w:rPr>
                <w:rFonts w:ascii="CordiaUPC" w:hAnsi="CordiaUPC" w:cs="CordiaUPC"/>
                <w:b/>
                <w:bCs/>
                <w:color w:val="FFFFFF" w:themeColor="background1"/>
                <w:sz w:val="26"/>
                <w:szCs w:val="26"/>
              </w:rPr>
            </w:pPr>
            <w:r w:rsidRPr="0051588C">
              <w:rPr>
                <w:rFonts w:ascii="CordiaUPC" w:hAnsi="CordiaUPC" w:cs="CordiaUPC"/>
                <w:b/>
                <w:bCs/>
                <w:color w:val="000000" w:themeColor="text1"/>
                <w:sz w:val="24"/>
                <w:szCs w:val="24"/>
              </w:rPr>
              <w:t>12,588</w:t>
            </w:r>
          </w:p>
        </w:tc>
        <w:tc>
          <w:tcPr>
            <w:tcW w:w="225" w:type="dxa"/>
            <w:vAlign w:val="bottom"/>
          </w:tcPr>
          <w:p w14:paraId="5D28A54A"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tcPr>
          <w:p w14:paraId="7B59FD4B" w14:textId="738207F5" w:rsidR="00974AE1" w:rsidRPr="00847E41" w:rsidRDefault="00974AE1" w:rsidP="00974AE1">
            <w:pPr>
              <w:tabs>
                <w:tab w:val="decimal" w:pos="789"/>
              </w:tabs>
              <w:spacing w:line="240" w:lineRule="exact"/>
              <w:ind w:right="-107"/>
              <w:rPr>
                <w:rFonts w:ascii="CordiaUPC" w:hAnsi="CordiaUPC" w:cs="CordiaUPC"/>
                <w:b/>
                <w:bCs/>
                <w:color w:val="FFFFFF" w:themeColor="background1"/>
                <w:sz w:val="26"/>
                <w:szCs w:val="26"/>
              </w:rPr>
            </w:pPr>
            <w:r w:rsidRPr="0051588C">
              <w:rPr>
                <w:rFonts w:ascii="CordiaUPC" w:hAnsi="CordiaUPC" w:cs="CordiaUPC"/>
                <w:b/>
                <w:bCs/>
                <w:color w:val="000000" w:themeColor="text1"/>
                <w:sz w:val="24"/>
                <w:szCs w:val="24"/>
              </w:rPr>
              <w:t>21,003</w:t>
            </w:r>
          </w:p>
        </w:tc>
        <w:tc>
          <w:tcPr>
            <w:tcW w:w="221" w:type="dxa"/>
          </w:tcPr>
          <w:p w14:paraId="46571849"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tcPr>
          <w:p w14:paraId="164B940B" w14:textId="5E782F9F" w:rsidR="00974AE1" w:rsidRPr="00847E41" w:rsidRDefault="00974AE1" w:rsidP="00974AE1">
            <w:pPr>
              <w:tabs>
                <w:tab w:val="decimal" w:pos="810"/>
              </w:tabs>
              <w:spacing w:line="240" w:lineRule="exact"/>
              <w:ind w:left="-54" w:right="-107"/>
              <w:rPr>
                <w:rFonts w:ascii="CordiaUPC" w:hAnsi="CordiaUPC" w:cs="CordiaUPC"/>
                <w:b/>
                <w:bCs/>
                <w:color w:val="FFFFFF" w:themeColor="background1"/>
                <w:sz w:val="26"/>
                <w:szCs w:val="26"/>
              </w:rPr>
            </w:pPr>
            <w:r w:rsidRPr="0051588C">
              <w:rPr>
                <w:rFonts w:ascii="CordiaUPC" w:hAnsi="CordiaUPC" w:cs="CordiaUPC"/>
                <w:b/>
                <w:bCs/>
                <w:color w:val="000000" w:themeColor="text1"/>
                <w:sz w:val="24"/>
                <w:szCs w:val="24"/>
              </w:rPr>
              <w:t>20,828</w:t>
            </w:r>
          </w:p>
        </w:tc>
        <w:tc>
          <w:tcPr>
            <w:tcW w:w="221" w:type="dxa"/>
          </w:tcPr>
          <w:p w14:paraId="6C7B3692" w14:textId="77777777" w:rsidR="00974AE1" w:rsidRPr="00847E41" w:rsidRDefault="00974AE1" w:rsidP="00974AE1">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tcPr>
          <w:p w14:paraId="4DE9714E" w14:textId="43C7DD13" w:rsidR="00974AE1" w:rsidRPr="00847E41" w:rsidRDefault="00974AE1" w:rsidP="00974AE1">
            <w:pPr>
              <w:tabs>
                <w:tab w:val="decimal" w:pos="816"/>
              </w:tabs>
              <w:spacing w:line="240" w:lineRule="exact"/>
              <w:ind w:left="-54" w:right="-107"/>
              <w:rPr>
                <w:rFonts w:ascii="CordiaUPC" w:hAnsi="CordiaUPC" w:cs="CordiaUPC"/>
                <w:b/>
                <w:bCs/>
                <w:color w:val="FFFFFF" w:themeColor="background1"/>
                <w:sz w:val="26"/>
                <w:szCs w:val="26"/>
              </w:rPr>
            </w:pPr>
            <w:r w:rsidRPr="0051588C">
              <w:rPr>
                <w:rFonts w:ascii="CordiaUPC" w:hAnsi="CordiaUPC" w:cs="CordiaUPC"/>
                <w:b/>
                <w:bCs/>
                <w:color w:val="000000" w:themeColor="text1"/>
                <w:sz w:val="24"/>
                <w:szCs w:val="24"/>
              </w:rPr>
              <w:t>54,419</w:t>
            </w:r>
          </w:p>
        </w:tc>
      </w:tr>
      <w:tr w:rsidR="00974AE1" w:rsidRPr="00E25722" w14:paraId="77A236C0" w14:textId="77777777" w:rsidTr="002B403F">
        <w:trPr>
          <w:trHeight w:val="198"/>
        </w:trPr>
        <w:tc>
          <w:tcPr>
            <w:tcW w:w="4240" w:type="dxa"/>
            <w:vAlign w:val="bottom"/>
          </w:tcPr>
          <w:p w14:paraId="6B362AC2" w14:textId="77777777" w:rsidR="00974AE1" w:rsidRPr="00847E41" w:rsidRDefault="00974AE1" w:rsidP="00974AE1">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tcBorders>
            <w:vAlign w:val="bottom"/>
          </w:tcPr>
          <w:p w14:paraId="18134BFD" w14:textId="77777777" w:rsidR="00974AE1" w:rsidRPr="00847E41" w:rsidRDefault="00974AE1" w:rsidP="00974AE1">
            <w:pPr>
              <w:tabs>
                <w:tab w:val="decimal" w:pos="728"/>
              </w:tabs>
              <w:spacing w:line="240" w:lineRule="exact"/>
              <w:ind w:left="-37" w:right="-107"/>
              <w:rPr>
                <w:rFonts w:ascii="CordiaUPC" w:hAnsi="CordiaUPC" w:cs="CordiaUPC"/>
                <w:b/>
                <w:bCs/>
                <w:sz w:val="26"/>
                <w:szCs w:val="26"/>
              </w:rPr>
            </w:pPr>
          </w:p>
        </w:tc>
        <w:tc>
          <w:tcPr>
            <w:tcW w:w="225" w:type="dxa"/>
            <w:vAlign w:val="bottom"/>
          </w:tcPr>
          <w:p w14:paraId="3756F7F6" w14:textId="77777777" w:rsidR="00974AE1" w:rsidRPr="00847E41" w:rsidRDefault="00974AE1" w:rsidP="00974AE1">
            <w:pPr>
              <w:tabs>
                <w:tab w:val="decimal" w:pos="644"/>
              </w:tabs>
              <w:spacing w:line="240" w:lineRule="exact"/>
              <w:ind w:right="-107"/>
              <w:rPr>
                <w:rFonts w:ascii="CordiaUPC" w:hAnsi="CordiaUPC" w:cs="CordiaUPC"/>
                <w:b/>
                <w:bCs/>
                <w:sz w:val="26"/>
                <w:szCs w:val="26"/>
              </w:rPr>
            </w:pPr>
          </w:p>
        </w:tc>
        <w:tc>
          <w:tcPr>
            <w:tcW w:w="1164" w:type="dxa"/>
            <w:tcBorders>
              <w:top w:val="double" w:sz="4" w:space="0" w:color="auto"/>
            </w:tcBorders>
            <w:vAlign w:val="bottom"/>
          </w:tcPr>
          <w:p w14:paraId="1E73640C" w14:textId="77777777" w:rsidR="00974AE1" w:rsidRPr="00847E41" w:rsidRDefault="00974AE1" w:rsidP="00974AE1">
            <w:pPr>
              <w:tabs>
                <w:tab w:val="decimal" w:pos="644"/>
              </w:tabs>
              <w:spacing w:line="240" w:lineRule="exact"/>
              <w:ind w:right="-107"/>
              <w:rPr>
                <w:rFonts w:ascii="CordiaUPC" w:hAnsi="CordiaUPC" w:cs="CordiaUPC"/>
                <w:b/>
                <w:bCs/>
                <w:sz w:val="26"/>
                <w:szCs w:val="26"/>
              </w:rPr>
            </w:pPr>
          </w:p>
        </w:tc>
        <w:tc>
          <w:tcPr>
            <w:tcW w:w="221" w:type="dxa"/>
            <w:vAlign w:val="bottom"/>
          </w:tcPr>
          <w:p w14:paraId="4BD1E55E" w14:textId="77777777" w:rsidR="00974AE1" w:rsidRPr="00847E41" w:rsidRDefault="00974AE1" w:rsidP="00974AE1">
            <w:pPr>
              <w:tabs>
                <w:tab w:val="decimal" w:pos="644"/>
              </w:tabs>
              <w:spacing w:line="240" w:lineRule="exact"/>
              <w:ind w:right="-107"/>
              <w:rPr>
                <w:rFonts w:ascii="CordiaUPC" w:hAnsi="CordiaUPC" w:cs="CordiaUPC"/>
                <w:b/>
                <w:bCs/>
                <w:sz w:val="26"/>
                <w:szCs w:val="26"/>
              </w:rPr>
            </w:pPr>
          </w:p>
        </w:tc>
        <w:tc>
          <w:tcPr>
            <w:tcW w:w="1096" w:type="dxa"/>
            <w:tcBorders>
              <w:top w:val="double" w:sz="4" w:space="0" w:color="auto"/>
            </w:tcBorders>
            <w:vAlign w:val="bottom"/>
          </w:tcPr>
          <w:p w14:paraId="4E592C27" w14:textId="77777777" w:rsidR="00974AE1" w:rsidRPr="00847E41" w:rsidRDefault="00974AE1" w:rsidP="00974AE1">
            <w:pPr>
              <w:tabs>
                <w:tab w:val="decimal" w:pos="711"/>
              </w:tabs>
              <w:spacing w:line="240" w:lineRule="exact"/>
              <w:ind w:left="-54" w:right="-107"/>
              <w:rPr>
                <w:rFonts w:ascii="CordiaUPC" w:hAnsi="CordiaUPC" w:cs="CordiaUPC"/>
                <w:b/>
                <w:bCs/>
                <w:sz w:val="26"/>
                <w:szCs w:val="26"/>
              </w:rPr>
            </w:pPr>
          </w:p>
        </w:tc>
        <w:tc>
          <w:tcPr>
            <w:tcW w:w="221" w:type="dxa"/>
            <w:vAlign w:val="bottom"/>
          </w:tcPr>
          <w:p w14:paraId="4DFFA850" w14:textId="77777777" w:rsidR="00974AE1" w:rsidRPr="00847E41" w:rsidRDefault="00974AE1" w:rsidP="00974AE1">
            <w:pPr>
              <w:tabs>
                <w:tab w:val="decimal" w:pos="644"/>
              </w:tabs>
              <w:spacing w:line="240" w:lineRule="exact"/>
              <w:ind w:right="-107"/>
              <w:rPr>
                <w:rFonts w:ascii="CordiaUPC" w:hAnsi="CordiaUPC" w:cs="CordiaUPC"/>
                <w:b/>
                <w:bCs/>
                <w:sz w:val="26"/>
                <w:szCs w:val="26"/>
              </w:rPr>
            </w:pPr>
          </w:p>
        </w:tc>
        <w:tc>
          <w:tcPr>
            <w:tcW w:w="1205" w:type="dxa"/>
            <w:tcBorders>
              <w:top w:val="double" w:sz="4" w:space="0" w:color="auto"/>
            </w:tcBorders>
            <w:vAlign w:val="bottom"/>
          </w:tcPr>
          <w:p w14:paraId="63E8DE3A" w14:textId="77777777" w:rsidR="00974AE1" w:rsidRPr="00847E41" w:rsidRDefault="00974AE1" w:rsidP="00974AE1">
            <w:pPr>
              <w:tabs>
                <w:tab w:val="decimal" w:pos="711"/>
              </w:tabs>
              <w:spacing w:line="240" w:lineRule="exact"/>
              <w:ind w:left="-54" w:right="-107"/>
              <w:rPr>
                <w:rFonts w:ascii="CordiaUPC" w:hAnsi="CordiaUPC" w:cs="CordiaUPC"/>
                <w:b/>
                <w:bCs/>
                <w:sz w:val="26"/>
                <w:szCs w:val="26"/>
              </w:rPr>
            </w:pPr>
          </w:p>
        </w:tc>
      </w:tr>
    </w:tbl>
    <w:p w14:paraId="797FBBF7" w14:textId="565865AC" w:rsidR="00E918AA" w:rsidRDefault="00E918AA" w:rsidP="00847E41">
      <w:pPr>
        <w:spacing w:line="240" w:lineRule="atLeast"/>
        <w:ind w:left="547"/>
        <w:jc w:val="thaiDistribute"/>
        <w:rPr>
          <w:rFonts w:ascii="CordiaUPC" w:hAnsi="CordiaUPC" w:cs="CordiaUPC"/>
          <w:sz w:val="26"/>
          <w:szCs w:val="26"/>
          <w:lang w:eastAsia="x-none"/>
        </w:rPr>
      </w:pPr>
    </w:p>
    <w:p w14:paraId="18415BAB" w14:textId="278C9F0F" w:rsidR="00E918AA" w:rsidRDefault="00E918AA" w:rsidP="00847E41">
      <w:pPr>
        <w:spacing w:line="240" w:lineRule="atLeast"/>
        <w:ind w:left="547"/>
        <w:jc w:val="thaiDistribute"/>
        <w:rPr>
          <w:rFonts w:ascii="CordiaUPC" w:hAnsi="CordiaUPC" w:cs="CordiaUPC"/>
          <w:sz w:val="26"/>
          <w:szCs w:val="26"/>
          <w:lang w:eastAsia="x-none"/>
        </w:rPr>
      </w:pPr>
    </w:p>
    <w:p w14:paraId="58BEC9A1" w14:textId="77777777" w:rsidR="00A706D1" w:rsidRDefault="00A706D1" w:rsidP="00847E41">
      <w:pPr>
        <w:spacing w:line="240" w:lineRule="atLeast"/>
        <w:ind w:left="547"/>
        <w:jc w:val="thaiDistribute"/>
        <w:rPr>
          <w:rFonts w:ascii="CordiaUPC" w:hAnsi="CordiaUPC" w:cs="CordiaUPC"/>
          <w:sz w:val="26"/>
          <w:szCs w:val="26"/>
          <w:lang w:eastAsia="x-none"/>
        </w:rPr>
      </w:pPr>
    </w:p>
    <w:tbl>
      <w:tblPr>
        <w:tblW w:w="9545" w:type="dxa"/>
        <w:tblInd w:w="450" w:type="dxa"/>
        <w:tblLayout w:type="fixed"/>
        <w:tblCellMar>
          <w:left w:w="86" w:type="dxa"/>
          <w:right w:w="86" w:type="dxa"/>
        </w:tblCellMar>
        <w:tblLook w:val="01E0" w:firstRow="1" w:lastRow="1" w:firstColumn="1" w:lastColumn="1" w:noHBand="0" w:noVBand="0"/>
      </w:tblPr>
      <w:tblGrid>
        <w:gridCol w:w="4240"/>
        <w:gridCol w:w="1173"/>
        <w:gridCol w:w="225"/>
        <w:gridCol w:w="1164"/>
        <w:gridCol w:w="221"/>
        <w:gridCol w:w="1096"/>
        <w:gridCol w:w="221"/>
        <w:gridCol w:w="1205"/>
      </w:tblGrid>
      <w:tr w:rsidR="00E918AA" w:rsidRPr="00E25722" w14:paraId="37F41434" w14:textId="77777777" w:rsidTr="002B403F">
        <w:trPr>
          <w:trHeight w:val="130"/>
          <w:tblHeader/>
        </w:trPr>
        <w:tc>
          <w:tcPr>
            <w:tcW w:w="4240" w:type="dxa"/>
            <w:vMerge w:val="restart"/>
          </w:tcPr>
          <w:p w14:paraId="3FA207CC"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tcPr>
          <w:p w14:paraId="4611E7BD" w14:textId="77777777" w:rsidR="00E918AA" w:rsidRPr="00847E41" w:rsidRDefault="00E918AA" w:rsidP="002B403F">
            <w:pPr>
              <w:spacing w:line="240" w:lineRule="exact"/>
              <w:ind w:left="-108" w:right="-88"/>
              <w:jc w:val="center"/>
              <w:rPr>
                <w:rFonts w:ascii="CordiaUPC" w:hAnsi="CordiaUPC" w:cs="CordiaUPC"/>
                <w:b/>
                <w:bCs/>
                <w:sz w:val="26"/>
                <w:szCs w:val="26"/>
              </w:rPr>
            </w:pPr>
            <w:r w:rsidRPr="00847E41">
              <w:rPr>
                <w:rFonts w:ascii="CordiaUPC" w:hAnsi="CordiaUPC" w:cs="CordiaUPC" w:hint="cs"/>
                <w:b/>
                <w:bCs/>
                <w:sz w:val="26"/>
                <w:szCs w:val="26"/>
              </w:rPr>
              <w:t>Consolidated</w:t>
            </w:r>
          </w:p>
        </w:tc>
      </w:tr>
      <w:tr w:rsidR="00E918AA" w:rsidRPr="00E25722" w14:paraId="6DAFE82D" w14:textId="77777777" w:rsidTr="002B403F">
        <w:trPr>
          <w:trHeight w:val="129"/>
          <w:tblHeader/>
        </w:trPr>
        <w:tc>
          <w:tcPr>
            <w:tcW w:w="4240" w:type="dxa"/>
            <w:vMerge/>
          </w:tcPr>
          <w:p w14:paraId="29B7E0DD"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tcPr>
          <w:p w14:paraId="0E3A4D30" w14:textId="68E540F7" w:rsidR="00E918AA" w:rsidRPr="00847E41" w:rsidRDefault="00E918AA" w:rsidP="002B403F">
            <w:pPr>
              <w:spacing w:line="240" w:lineRule="exact"/>
              <w:ind w:left="-108" w:right="-88"/>
              <w:jc w:val="center"/>
              <w:rPr>
                <w:rFonts w:ascii="CordiaUPC" w:hAnsi="CordiaUPC" w:cs="CordiaUPC"/>
                <w:b/>
                <w:bCs/>
                <w:sz w:val="26"/>
                <w:szCs w:val="26"/>
              </w:rPr>
            </w:pPr>
            <w:r>
              <w:rPr>
                <w:rFonts w:ascii="CordiaUPC" w:hAnsi="CordiaUPC" w:cs="CordiaUPC"/>
                <w:sz w:val="26"/>
                <w:szCs w:val="26"/>
              </w:rPr>
              <w:t xml:space="preserve">31 December </w:t>
            </w:r>
            <w:r w:rsidRPr="00847E41">
              <w:rPr>
                <w:rFonts w:ascii="CordiaUPC" w:hAnsi="CordiaUPC" w:cs="CordiaUPC" w:hint="cs"/>
                <w:sz w:val="26"/>
                <w:szCs w:val="26"/>
              </w:rPr>
              <w:t>2020</w:t>
            </w:r>
          </w:p>
        </w:tc>
      </w:tr>
      <w:tr w:rsidR="00E918AA" w:rsidRPr="00E25722" w14:paraId="47CB3FCD" w14:textId="77777777" w:rsidTr="002B403F">
        <w:trPr>
          <w:trHeight w:val="198"/>
          <w:tblHeader/>
        </w:trPr>
        <w:tc>
          <w:tcPr>
            <w:tcW w:w="4240" w:type="dxa"/>
          </w:tcPr>
          <w:p w14:paraId="106AF9F7" w14:textId="77777777" w:rsidR="00E918AA" w:rsidRPr="00847E41" w:rsidRDefault="00E918AA" w:rsidP="002B403F">
            <w:pPr>
              <w:spacing w:line="240" w:lineRule="exact"/>
              <w:ind w:left="180" w:hanging="180"/>
              <w:rPr>
                <w:rFonts w:ascii="CordiaUPC" w:hAnsi="CordiaUPC" w:cs="CordiaUPC"/>
                <w:b/>
                <w:bCs/>
                <w:color w:val="000000"/>
                <w:sz w:val="26"/>
                <w:szCs w:val="26"/>
              </w:rPr>
            </w:pPr>
          </w:p>
        </w:tc>
        <w:tc>
          <w:tcPr>
            <w:tcW w:w="1173" w:type="dxa"/>
            <w:vAlign w:val="bottom"/>
          </w:tcPr>
          <w:p w14:paraId="730436B2"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5" w:type="dxa"/>
          </w:tcPr>
          <w:p w14:paraId="03B32CD3"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0BCB4C55"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113C1CC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4A285468"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21" w:type="dxa"/>
          </w:tcPr>
          <w:p w14:paraId="083B0562"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5B4A2DC8"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18886EAD" w14:textId="77777777" w:rsidTr="002B403F">
        <w:trPr>
          <w:trHeight w:val="198"/>
          <w:tblHeader/>
        </w:trPr>
        <w:tc>
          <w:tcPr>
            <w:tcW w:w="4240" w:type="dxa"/>
          </w:tcPr>
          <w:p w14:paraId="5B5B75C3"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5EC18EF5"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5" w:type="dxa"/>
          </w:tcPr>
          <w:p w14:paraId="4296340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1756E76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7BF75139"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59F3E181"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1" w:type="dxa"/>
          </w:tcPr>
          <w:p w14:paraId="7C1EFDF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4C028A82"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3964FD90" w14:textId="77777777" w:rsidTr="002B403F">
        <w:trPr>
          <w:trHeight w:val="198"/>
          <w:tblHeader/>
        </w:trPr>
        <w:tc>
          <w:tcPr>
            <w:tcW w:w="4240" w:type="dxa"/>
          </w:tcPr>
          <w:p w14:paraId="450AA755"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44C24278"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5" w:type="dxa"/>
          </w:tcPr>
          <w:p w14:paraId="6B7CC03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2BE72140"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21" w:type="dxa"/>
          </w:tcPr>
          <w:p w14:paraId="5CF3664C"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00A8477B"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21" w:type="dxa"/>
          </w:tcPr>
          <w:p w14:paraId="52CAF34D"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4EE4C4F6" w14:textId="77777777" w:rsidR="00E918AA" w:rsidRPr="00847E41" w:rsidRDefault="00E918AA" w:rsidP="002B403F">
            <w:pPr>
              <w:spacing w:line="240" w:lineRule="exact"/>
              <w:jc w:val="center"/>
              <w:rPr>
                <w:rFonts w:ascii="CordiaUPC" w:hAnsi="CordiaUPC" w:cs="CordiaUPC"/>
                <w:sz w:val="26"/>
                <w:szCs w:val="26"/>
              </w:rPr>
            </w:pPr>
          </w:p>
        </w:tc>
      </w:tr>
      <w:tr w:rsidR="00E918AA" w:rsidRPr="00E25722" w14:paraId="7FFE193E" w14:textId="77777777" w:rsidTr="002B403F">
        <w:trPr>
          <w:trHeight w:val="198"/>
          <w:tblHeader/>
        </w:trPr>
        <w:tc>
          <w:tcPr>
            <w:tcW w:w="4240" w:type="dxa"/>
          </w:tcPr>
          <w:p w14:paraId="7260623D"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3" w:type="dxa"/>
            <w:vAlign w:val="bottom"/>
          </w:tcPr>
          <w:p w14:paraId="76A5B1B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5" w:type="dxa"/>
          </w:tcPr>
          <w:p w14:paraId="4D9EFD7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4" w:type="dxa"/>
            <w:vAlign w:val="bottom"/>
          </w:tcPr>
          <w:p w14:paraId="676E852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15F85CCE"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6" w:type="dxa"/>
            <w:vAlign w:val="bottom"/>
          </w:tcPr>
          <w:p w14:paraId="740D008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21" w:type="dxa"/>
          </w:tcPr>
          <w:p w14:paraId="31DB50D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5" w:type="dxa"/>
            <w:vAlign w:val="bottom"/>
          </w:tcPr>
          <w:p w14:paraId="45B9B268" w14:textId="77777777" w:rsidR="00E918AA" w:rsidRPr="00847E41" w:rsidRDefault="00E918AA" w:rsidP="002B403F">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E918AA" w:rsidRPr="00E25722" w14:paraId="5BBA4290" w14:textId="77777777" w:rsidTr="002B403F">
        <w:trPr>
          <w:trHeight w:val="198"/>
          <w:tblHeader/>
        </w:trPr>
        <w:tc>
          <w:tcPr>
            <w:tcW w:w="4240" w:type="dxa"/>
          </w:tcPr>
          <w:p w14:paraId="521B5B14"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305" w:type="dxa"/>
            <w:gridSpan w:val="7"/>
            <w:vAlign w:val="bottom"/>
          </w:tcPr>
          <w:p w14:paraId="7E81FC55" w14:textId="77777777" w:rsidR="00E918AA" w:rsidRPr="00847E41" w:rsidRDefault="00E918AA" w:rsidP="002B403F">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E918AA" w:rsidRPr="00E25722" w14:paraId="60F9D259" w14:textId="77777777" w:rsidTr="002B403F">
        <w:trPr>
          <w:trHeight w:val="198"/>
        </w:trPr>
        <w:tc>
          <w:tcPr>
            <w:tcW w:w="4240" w:type="dxa"/>
            <w:vAlign w:val="bottom"/>
          </w:tcPr>
          <w:p w14:paraId="1398678E"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Investments </w:t>
            </w:r>
          </w:p>
        </w:tc>
        <w:tc>
          <w:tcPr>
            <w:tcW w:w="1173" w:type="dxa"/>
            <w:vAlign w:val="bottom"/>
          </w:tcPr>
          <w:p w14:paraId="58C972E0"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4348CF5F"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5B483ABD"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7D024C95"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5C40EDDB"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41F1E2F8"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779D19F5"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r>
      <w:tr w:rsidR="00E918AA" w:rsidRPr="00E25722" w14:paraId="2921E757" w14:textId="77777777" w:rsidTr="002B403F">
        <w:trPr>
          <w:trHeight w:val="101"/>
        </w:trPr>
        <w:tc>
          <w:tcPr>
            <w:tcW w:w="4240" w:type="dxa"/>
          </w:tcPr>
          <w:p w14:paraId="6B079465" w14:textId="4401A586"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 - adjusted</w:t>
            </w:r>
          </w:p>
        </w:tc>
        <w:tc>
          <w:tcPr>
            <w:tcW w:w="1173" w:type="dxa"/>
            <w:vAlign w:val="bottom"/>
          </w:tcPr>
          <w:p w14:paraId="1CD4CE65"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61</w:t>
            </w:r>
          </w:p>
        </w:tc>
        <w:tc>
          <w:tcPr>
            <w:tcW w:w="225" w:type="dxa"/>
            <w:vAlign w:val="bottom"/>
          </w:tcPr>
          <w:p w14:paraId="2AFEBB28"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095EA56E"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0EFD33C6"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22B7D8FF"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50</w:t>
            </w:r>
          </w:p>
        </w:tc>
        <w:tc>
          <w:tcPr>
            <w:tcW w:w="221" w:type="dxa"/>
            <w:vAlign w:val="bottom"/>
          </w:tcPr>
          <w:p w14:paraId="020C6C9B"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31AF321A"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111</w:t>
            </w:r>
          </w:p>
        </w:tc>
      </w:tr>
      <w:tr w:rsidR="00E918AA" w:rsidRPr="00E25722" w14:paraId="7F8EA7CC" w14:textId="77777777" w:rsidTr="002B403F">
        <w:trPr>
          <w:trHeight w:val="198"/>
        </w:trPr>
        <w:tc>
          <w:tcPr>
            <w:tcW w:w="4240" w:type="dxa"/>
          </w:tcPr>
          <w:p w14:paraId="14B4C18F"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3" w:type="dxa"/>
            <w:vAlign w:val="bottom"/>
          </w:tcPr>
          <w:p w14:paraId="75725354"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(9)</w:t>
            </w:r>
          </w:p>
        </w:tc>
        <w:tc>
          <w:tcPr>
            <w:tcW w:w="225" w:type="dxa"/>
            <w:vAlign w:val="bottom"/>
          </w:tcPr>
          <w:p w14:paraId="3DF3A930"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47AE7107"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w:t>
            </w:r>
          </w:p>
        </w:tc>
        <w:tc>
          <w:tcPr>
            <w:tcW w:w="221" w:type="dxa"/>
            <w:vAlign w:val="bottom"/>
          </w:tcPr>
          <w:p w14:paraId="0A32E42D"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5D684286"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w:t>
            </w:r>
            <w:r>
              <w:rPr>
                <w:rFonts w:ascii="CordiaUPC" w:hAnsi="CordiaUPC" w:cs="CordiaUPC"/>
                <w:color w:val="000000" w:themeColor="text1"/>
                <w:sz w:val="26"/>
                <w:szCs w:val="26"/>
              </w:rPr>
              <w:t>658</w:t>
            </w:r>
          </w:p>
        </w:tc>
        <w:tc>
          <w:tcPr>
            <w:tcW w:w="221" w:type="dxa"/>
            <w:vAlign w:val="bottom"/>
          </w:tcPr>
          <w:p w14:paraId="03CD0705"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6B92F35A"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w:t>
            </w:r>
            <w:r>
              <w:rPr>
                <w:rFonts w:ascii="CordiaUPC" w:hAnsi="CordiaUPC" w:cs="CordiaUPC"/>
                <w:color w:val="000000" w:themeColor="text1"/>
                <w:sz w:val="26"/>
                <w:szCs w:val="26"/>
              </w:rPr>
              <w:t>654</w:t>
            </w:r>
          </w:p>
        </w:tc>
      </w:tr>
      <w:tr w:rsidR="00E918AA" w:rsidRPr="00E25722" w14:paraId="060ABA4A" w14:textId="77777777" w:rsidTr="002B403F">
        <w:trPr>
          <w:trHeight w:val="198"/>
        </w:trPr>
        <w:tc>
          <w:tcPr>
            <w:tcW w:w="4240" w:type="dxa"/>
          </w:tcPr>
          <w:p w14:paraId="1EC830BA"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01020D8A"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w:t>
            </w:r>
          </w:p>
        </w:tc>
        <w:tc>
          <w:tcPr>
            <w:tcW w:w="225" w:type="dxa"/>
            <w:vAlign w:val="bottom"/>
          </w:tcPr>
          <w:p w14:paraId="46CE22ED"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6D1EB5FD"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4E3892AF"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6B603371"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64A25728"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42F682F5"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w:t>
            </w:r>
          </w:p>
        </w:tc>
      </w:tr>
      <w:tr w:rsidR="00E918AA" w:rsidRPr="00E25722" w14:paraId="065C1B15" w14:textId="77777777" w:rsidTr="002B403F">
        <w:trPr>
          <w:trHeight w:val="198"/>
        </w:trPr>
        <w:tc>
          <w:tcPr>
            <w:tcW w:w="4240" w:type="dxa"/>
          </w:tcPr>
          <w:p w14:paraId="64994EB8"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3" w:type="dxa"/>
            <w:vAlign w:val="bottom"/>
          </w:tcPr>
          <w:p w14:paraId="686DDEA1"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w:t>
            </w:r>
          </w:p>
        </w:tc>
        <w:tc>
          <w:tcPr>
            <w:tcW w:w="225" w:type="dxa"/>
            <w:vAlign w:val="bottom"/>
          </w:tcPr>
          <w:p w14:paraId="5A02B502"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vAlign w:val="bottom"/>
          </w:tcPr>
          <w:p w14:paraId="34E6E47F"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18D89CA7"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vAlign w:val="bottom"/>
          </w:tcPr>
          <w:p w14:paraId="48FE7534"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w:t>
            </w:r>
          </w:p>
        </w:tc>
        <w:tc>
          <w:tcPr>
            <w:tcW w:w="221" w:type="dxa"/>
            <w:vAlign w:val="bottom"/>
          </w:tcPr>
          <w:p w14:paraId="64E3311E"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vAlign w:val="bottom"/>
          </w:tcPr>
          <w:p w14:paraId="7AE034F2"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44</w:t>
            </w:r>
          </w:p>
        </w:tc>
      </w:tr>
      <w:tr w:rsidR="00E918AA" w:rsidRPr="00E25722" w14:paraId="0017E950" w14:textId="77777777" w:rsidTr="002B403F">
        <w:trPr>
          <w:trHeight w:val="198"/>
        </w:trPr>
        <w:tc>
          <w:tcPr>
            <w:tcW w:w="4240" w:type="dxa"/>
          </w:tcPr>
          <w:p w14:paraId="1687AF27"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3" w:type="dxa"/>
            <w:tcBorders>
              <w:bottom w:val="single" w:sz="4" w:space="0" w:color="auto"/>
            </w:tcBorders>
            <w:vAlign w:val="bottom"/>
          </w:tcPr>
          <w:p w14:paraId="6E571952"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(38)</w:t>
            </w:r>
          </w:p>
        </w:tc>
        <w:tc>
          <w:tcPr>
            <w:tcW w:w="225" w:type="dxa"/>
            <w:vAlign w:val="bottom"/>
          </w:tcPr>
          <w:p w14:paraId="1E735ACC"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tcBorders>
              <w:bottom w:val="single" w:sz="4" w:space="0" w:color="auto"/>
            </w:tcBorders>
            <w:vAlign w:val="bottom"/>
          </w:tcPr>
          <w:p w14:paraId="4A6F0F43"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21A95E4D"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tcBorders>
              <w:bottom w:val="single" w:sz="4" w:space="0" w:color="auto"/>
            </w:tcBorders>
            <w:vAlign w:val="bottom"/>
          </w:tcPr>
          <w:p w14:paraId="79936518"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21" w:type="dxa"/>
            <w:vAlign w:val="bottom"/>
          </w:tcPr>
          <w:p w14:paraId="269A419B"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tcBorders>
              <w:bottom w:val="single" w:sz="4" w:space="0" w:color="auto"/>
            </w:tcBorders>
            <w:vAlign w:val="bottom"/>
          </w:tcPr>
          <w:p w14:paraId="06D3A2C4"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(38)</w:t>
            </w:r>
          </w:p>
        </w:tc>
      </w:tr>
      <w:tr w:rsidR="00E918AA" w:rsidRPr="00E25722" w14:paraId="0D6EC04E" w14:textId="77777777" w:rsidTr="002B403F">
        <w:trPr>
          <w:trHeight w:val="198"/>
        </w:trPr>
        <w:tc>
          <w:tcPr>
            <w:tcW w:w="4240" w:type="dxa"/>
            <w:vAlign w:val="bottom"/>
          </w:tcPr>
          <w:p w14:paraId="305E46B4"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3" w:type="dxa"/>
            <w:tcBorders>
              <w:top w:val="single" w:sz="4" w:space="0" w:color="auto"/>
              <w:bottom w:val="double" w:sz="4" w:space="0" w:color="auto"/>
            </w:tcBorders>
            <w:vAlign w:val="bottom"/>
          </w:tcPr>
          <w:p w14:paraId="2BCB3A6A"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54</w:t>
            </w:r>
          </w:p>
        </w:tc>
        <w:tc>
          <w:tcPr>
            <w:tcW w:w="225" w:type="dxa"/>
            <w:vAlign w:val="bottom"/>
          </w:tcPr>
          <w:p w14:paraId="2E8CBF8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vAlign w:val="bottom"/>
          </w:tcPr>
          <w:p w14:paraId="689BD79C" w14:textId="77777777" w:rsidR="00E918AA" w:rsidRPr="00847E41" w:rsidRDefault="00E918AA" w:rsidP="002B403F">
            <w:pPr>
              <w:tabs>
                <w:tab w:val="decimal" w:pos="789"/>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w:t>
            </w:r>
          </w:p>
        </w:tc>
        <w:tc>
          <w:tcPr>
            <w:tcW w:w="221" w:type="dxa"/>
            <w:vAlign w:val="bottom"/>
          </w:tcPr>
          <w:p w14:paraId="3DAB5F67"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vAlign w:val="bottom"/>
          </w:tcPr>
          <w:p w14:paraId="7277C330" w14:textId="77777777" w:rsidR="00E918AA" w:rsidRPr="00847E41" w:rsidRDefault="00E918AA" w:rsidP="002B403F">
            <w:pPr>
              <w:tabs>
                <w:tab w:val="decimal" w:pos="810"/>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1,708</w:t>
            </w:r>
          </w:p>
        </w:tc>
        <w:tc>
          <w:tcPr>
            <w:tcW w:w="221" w:type="dxa"/>
            <w:vAlign w:val="bottom"/>
          </w:tcPr>
          <w:p w14:paraId="7788014B"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vAlign w:val="bottom"/>
          </w:tcPr>
          <w:p w14:paraId="37A69A00" w14:textId="77777777" w:rsidR="00E918AA" w:rsidRPr="00847E41" w:rsidRDefault="00E918AA" w:rsidP="002B403F">
            <w:pPr>
              <w:tabs>
                <w:tab w:val="decimal" w:pos="816"/>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1,767</w:t>
            </w:r>
          </w:p>
        </w:tc>
      </w:tr>
      <w:tr w:rsidR="00E918AA" w:rsidRPr="00E25722" w14:paraId="71984398" w14:textId="77777777" w:rsidTr="002B403F">
        <w:trPr>
          <w:trHeight w:val="198"/>
        </w:trPr>
        <w:tc>
          <w:tcPr>
            <w:tcW w:w="4240" w:type="dxa"/>
            <w:vAlign w:val="bottom"/>
          </w:tcPr>
          <w:p w14:paraId="6CD41CB1"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p>
        </w:tc>
        <w:tc>
          <w:tcPr>
            <w:tcW w:w="1173" w:type="dxa"/>
            <w:tcBorders>
              <w:top w:val="double" w:sz="4" w:space="0" w:color="auto"/>
            </w:tcBorders>
            <w:vAlign w:val="bottom"/>
          </w:tcPr>
          <w:p w14:paraId="205DA086"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42E3EFA6"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double" w:sz="4" w:space="0" w:color="auto"/>
            </w:tcBorders>
            <w:vAlign w:val="bottom"/>
          </w:tcPr>
          <w:p w14:paraId="3D6D8B45" w14:textId="77777777" w:rsidR="00E918AA" w:rsidRPr="00847E41" w:rsidRDefault="00E918AA" w:rsidP="002B403F">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2E84B959"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double" w:sz="4" w:space="0" w:color="auto"/>
            </w:tcBorders>
            <w:vAlign w:val="bottom"/>
          </w:tcPr>
          <w:p w14:paraId="34C758A9" w14:textId="77777777" w:rsidR="00E918AA" w:rsidRPr="00847E41" w:rsidRDefault="00E918AA" w:rsidP="002B403F">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5EA11041"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double" w:sz="4" w:space="0" w:color="auto"/>
            </w:tcBorders>
            <w:vAlign w:val="bottom"/>
          </w:tcPr>
          <w:p w14:paraId="63F964AE" w14:textId="77777777" w:rsidR="00E918AA" w:rsidRPr="00847E41" w:rsidRDefault="00E918AA" w:rsidP="002B403F">
            <w:pPr>
              <w:tabs>
                <w:tab w:val="decimal" w:pos="816"/>
              </w:tabs>
              <w:spacing w:line="240" w:lineRule="exact"/>
              <w:ind w:left="-54" w:right="-107"/>
              <w:rPr>
                <w:rFonts w:ascii="CordiaUPC" w:hAnsi="CordiaUPC" w:cs="CordiaUPC"/>
                <w:b/>
                <w:bCs/>
                <w:color w:val="FFFFFF" w:themeColor="background1"/>
                <w:sz w:val="26"/>
                <w:szCs w:val="26"/>
              </w:rPr>
            </w:pPr>
          </w:p>
        </w:tc>
      </w:tr>
      <w:tr w:rsidR="00E918AA" w:rsidRPr="00E25722" w14:paraId="44AD9836" w14:textId="77777777" w:rsidTr="002B403F">
        <w:trPr>
          <w:trHeight w:val="164"/>
        </w:trPr>
        <w:tc>
          <w:tcPr>
            <w:tcW w:w="4240" w:type="dxa"/>
            <w:vAlign w:val="bottom"/>
          </w:tcPr>
          <w:p w14:paraId="79661CFF"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Loans to customers and accrued interest</w:t>
            </w:r>
          </w:p>
        </w:tc>
        <w:tc>
          <w:tcPr>
            <w:tcW w:w="1173" w:type="dxa"/>
            <w:vAlign w:val="bottom"/>
          </w:tcPr>
          <w:p w14:paraId="5D73495D"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2AD24FD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vAlign w:val="bottom"/>
          </w:tcPr>
          <w:p w14:paraId="614D1FBA" w14:textId="77777777" w:rsidR="00E918AA" w:rsidRPr="00847E41" w:rsidRDefault="00E918AA" w:rsidP="002B403F">
            <w:pPr>
              <w:tabs>
                <w:tab w:val="decimal" w:pos="789"/>
              </w:tabs>
              <w:spacing w:line="240" w:lineRule="exact"/>
              <w:ind w:right="-107"/>
              <w:rPr>
                <w:rFonts w:ascii="CordiaUPC" w:hAnsi="CordiaUPC" w:cs="CordiaUPC"/>
                <w:b/>
                <w:bCs/>
                <w:color w:val="FFFFFF" w:themeColor="background1"/>
                <w:sz w:val="26"/>
                <w:szCs w:val="26"/>
              </w:rPr>
            </w:pPr>
          </w:p>
        </w:tc>
        <w:tc>
          <w:tcPr>
            <w:tcW w:w="221" w:type="dxa"/>
          </w:tcPr>
          <w:p w14:paraId="66C706BF"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vAlign w:val="bottom"/>
          </w:tcPr>
          <w:p w14:paraId="7C5AC7F7" w14:textId="77777777" w:rsidR="00E918AA" w:rsidRPr="00847E41" w:rsidRDefault="00E918AA" w:rsidP="002B403F">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41B6553A"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vAlign w:val="bottom"/>
          </w:tcPr>
          <w:p w14:paraId="0AF06DB6" w14:textId="77777777" w:rsidR="00E918AA" w:rsidRPr="00847E41" w:rsidRDefault="00E918AA" w:rsidP="002B403F">
            <w:pPr>
              <w:tabs>
                <w:tab w:val="decimal" w:pos="816"/>
              </w:tabs>
              <w:spacing w:line="240" w:lineRule="exact"/>
              <w:ind w:left="-54" w:right="-107"/>
              <w:rPr>
                <w:rFonts w:ascii="CordiaUPC" w:hAnsi="CordiaUPC" w:cs="CordiaUPC"/>
                <w:b/>
                <w:bCs/>
                <w:color w:val="FFFFFF" w:themeColor="background1"/>
                <w:sz w:val="26"/>
                <w:szCs w:val="26"/>
              </w:rPr>
            </w:pPr>
          </w:p>
        </w:tc>
      </w:tr>
      <w:tr w:rsidR="00E918AA" w:rsidRPr="00E25722" w14:paraId="5DD6108D" w14:textId="77777777" w:rsidTr="002B403F">
        <w:trPr>
          <w:trHeight w:val="198"/>
        </w:trPr>
        <w:tc>
          <w:tcPr>
            <w:tcW w:w="4240" w:type="dxa"/>
          </w:tcPr>
          <w:p w14:paraId="52B53931" w14:textId="5FECB080"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 - adjusted</w:t>
            </w:r>
          </w:p>
        </w:tc>
        <w:tc>
          <w:tcPr>
            <w:tcW w:w="1173" w:type="dxa"/>
            <w:vAlign w:val="bottom"/>
          </w:tcPr>
          <w:p w14:paraId="0D5FE405"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9,</w:t>
            </w:r>
            <w:r>
              <w:rPr>
                <w:rFonts w:ascii="CordiaUPC" w:hAnsi="CordiaUPC" w:cs="CordiaUPC"/>
                <w:color w:val="000000" w:themeColor="text1"/>
                <w:sz w:val="26"/>
                <w:szCs w:val="26"/>
              </w:rPr>
              <w:t>199</w:t>
            </w:r>
          </w:p>
        </w:tc>
        <w:tc>
          <w:tcPr>
            <w:tcW w:w="225" w:type="dxa"/>
            <w:vAlign w:val="bottom"/>
          </w:tcPr>
          <w:p w14:paraId="32BB57C7"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tcPr>
          <w:p w14:paraId="58233D77"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19,04</w:t>
            </w:r>
            <w:r>
              <w:rPr>
                <w:rFonts w:ascii="CordiaUPC" w:hAnsi="CordiaUPC" w:cs="CordiaUPC"/>
                <w:color w:val="000000" w:themeColor="text1"/>
                <w:sz w:val="26"/>
                <w:szCs w:val="26"/>
              </w:rPr>
              <w:t>7</w:t>
            </w:r>
          </w:p>
        </w:tc>
        <w:tc>
          <w:tcPr>
            <w:tcW w:w="221" w:type="dxa"/>
            <w:vAlign w:val="bottom"/>
          </w:tcPr>
          <w:p w14:paraId="5AF9E5B5"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tcPr>
          <w:p w14:paraId="3FEE24AD" w14:textId="77777777"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16,177</w:t>
            </w:r>
          </w:p>
        </w:tc>
        <w:tc>
          <w:tcPr>
            <w:tcW w:w="221" w:type="dxa"/>
          </w:tcPr>
          <w:p w14:paraId="2E01C51C"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tcPr>
          <w:p w14:paraId="14F388DC" w14:textId="77777777"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44,423</w:t>
            </w:r>
          </w:p>
        </w:tc>
      </w:tr>
      <w:tr w:rsidR="00E918AA" w:rsidRPr="00E25722" w14:paraId="5B80C391" w14:textId="77777777" w:rsidTr="002B403F">
        <w:trPr>
          <w:trHeight w:val="198"/>
        </w:trPr>
        <w:tc>
          <w:tcPr>
            <w:tcW w:w="4240" w:type="dxa"/>
          </w:tcPr>
          <w:p w14:paraId="7845C6A3"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3" w:type="dxa"/>
            <w:vAlign w:val="bottom"/>
          </w:tcPr>
          <w:p w14:paraId="27E25E1E"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(1,72</w:t>
            </w:r>
            <w:r>
              <w:rPr>
                <w:rFonts w:ascii="CordiaUPC" w:hAnsi="CordiaUPC" w:cs="CordiaUPC"/>
                <w:color w:val="000000" w:themeColor="text1"/>
                <w:sz w:val="26"/>
                <w:szCs w:val="26"/>
              </w:rPr>
              <w:t>2</w:t>
            </w:r>
            <w:r w:rsidRPr="00847E41">
              <w:rPr>
                <w:rFonts w:ascii="CordiaUPC" w:hAnsi="CordiaUPC" w:cs="CordiaUPC" w:hint="cs"/>
                <w:color w:val="000000" w:themeColor="text1"/>
                <w:sz w:val="26"/>
                <w:szCs w:val="26"/>
              </w:rPr>
              <w:t>)</w:t>
            </w:r>
          </w:p>
        </w:tc>
        <w:tc>
          <w:tcPr>
            <w:tcW w:w="225" w:type="dxa"/>
            <w:vAlign w:val="bottom"/>
          </w:tcPr>
          <w:p w14:paraId="324164F7"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4" w:type="dxa"/>
          </w:tcPr>
          <w:p w14:paraId="11CB16D3" w14:textId="77777777" w:rsidR="00E918AA" w:rsidRPr="00847E41" w:rsidRDefault="00E918AA" w:rsidP="002B403F">
            <w:pPr>
              <w:tabs>
                <w:tab w:val="decimal" w:pos="789"/>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44</w:t>
            </w:r>
            <w:r>
              <w:rPr>
                <w:rFonts w:ascii="CordiaUPC" w:hAnsi="CordiaUPC" w:cs="CordiaUPC"/>
                <w:color w:val="000000" w:themeColor="text1"/>
                <w:sz w:val="26"/>
                <w:szCs w:val="26"/>
              </w:rPr>
              <w:t>1</w:t>
            </w:r>
          </w:p>
        </w:tc>
        <w:tc>
          <w:tcPr>
            <w:tcW w:w="221" w:type="dxa"/>
            <w:vAlign w:val="bottom"/>
          </w:tcPr>
          <w:p w14:paraId="37374DE2"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6" w:type="dxa"/>
          </w:tcPr>
          <w:p w14:paraId="5FB3978A" w14:textId="3D4385EB" w:rsidR="00E918AA" w:rsidRPr="00847E41" w:rsidRDefault="00E918AA" w:rsidP="002B403F">
            <w:pPr>
              <w:tabs>
                <w:tab w:val="decimal" w:pos="810"/>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13</w:t>
            </w:r>
            <w:r w:rsidR="002F0C8C">
              <w:rPr>
                <w:rFonts w:ascii="CordiaUPC" w:hAnsi="CordiaUPC" w:cs="CordiaUPC"/>
                <w:color w:val="000000" w:themeColor="text1"/>
                <w:sz w:val="26"/>
                <w:szCs w:val="26"/>
              </w:rPr>
              <w:t>,390</w:t>
            </w:r>
          </w:p>
        </w:tc>
        <w:tc>
          <w:tcPr>
            <w:tcW w:w="221" w:type="dxa"/>
          </w:tcPr>
          <w:p w14:paraId="07C96B11"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5" w:type="dxa"/>
          </w:tcPr>
          <w:p w14:paraId="551D2E29" w14:textId="46058573" w:rsidR="00E918AA" w:rsidRPr="00847E41" w:rsidRDefault="00E918AA" w:rsidP="002B403F">
            <w:pPr>
              <w:tabs>
                <w:tab w:val="decimal" w:pos="816"/>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12,</w:t>
            </w:r>
            <w:r w:rsidR="002F0C8C">
              <w:rPr>
                <w:rFonts w:ascii="CordiaUPC" w:hAnsi="CordiaUPC" w:cs="CordiaUPC"/>
                <w:color w:val="000000" w:themeColor="text1"/>
                <w:sz w:val="26"/>
                <w:szCs w:val="26"/>
              </w:rPr>
              <w:t>109</w:t>
            </w:r>
          </w:p>
        </w:tc>
      </w:tr>
      <w:tr w:rsidR="00E918AA" w:rsidRPr="00E25722" w14:paraId="3CAD1585" w14:textId="77777777" w:rsidTr="002B403F">
        <w:trPr>
          <w:trHeight w:val="198"/>
        </w:trPr>
        <w:tc>
          <w:tcPr>
            <w:tcW w:w="4240" w:type="dxa"/>
          </w:tcPr>
          <w:p w14:paraId="75DB885C"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3" w:type="dxa"/>
            <w:vAlign w:val="bottom"/>
          </w:tcPr>
          <w:p w14:paraId="020B26D7" w14:textId="77777777" w:rsidR="00E918AA" w:rsidRPr="00847E41" w:rsidRDefault="00E918AA" w:rsidP="002B403F">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2,128</w:t>
            </w:r>
          </w:p>
        </w:tc>
        <w:tc>
          <w:tcPr>
            <w:tcW w:w="225" w:type="dxa"/>
            <w:vAlign w:val="bottom"/>
          </w:tcPr>
          <w:p w14:paraId="00DDAB80"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164" w:type="dxa"/>
          </w:tcPr>
          <w:p w14:paraId="5308F31E" w14:textId="77777777" w:rsidR="00E918AA" w:rsidRPr="00847E41" w:rsidRDefault="00E918AA" w:rsidP="002B403F">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1,886</w:t>
            </w:r>
          </w:p>
        </w:tc>
        <w:tc>
          <w:tcPr>
            <w:tcW w:w="221" w:type="dxa"/>
          </w:tcPr>
          <w:p w14:paraId="1963976B"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096" w:type="dxa"/>
          </w:tcPr>
          <w:p w14:paraId="1CB49C38" w14:textId="49548389" w:rsidR="00E918AA" w:rsidRPr="00847E41" w:rsidRDefault="002F0C8C" w:rsidP="002B403F">
            <w:pPr>
              <w:tabs>
                <w:tab w:val="decimal" w:pos="810"/>
              </w:tabs>
              <w:spacing w:line="240" w:lineRule="exact"/>
              <w:ind w:left="-54" w:right="-107"/>
              <w:rPr>
                <w:rFonts w:ascii="CordiaUPC" w:hAnsi="CordiaUPC" w:cs="CordiaUPC"/>
                <w:sz w:val="26"/>
                <w:szCs w:val="26"/>
              </w:rPr>
            </w:pPr>
            <w:r>
              <w:rPr>
                <w:rFonts w:ascii="CordiaUPC" w:hAnsi="CordiaUPC" w:cs="CordiaUPC"/>
                <w:sz w:val="26"/>
                <w:szCs w:val="26"/>
              </w:rPr>
              <w:t>6</w:t>
            </w:r>
            <w:r w:rsidR="00E918AA" w:rsidRPr="00847E41">
              <w:rPr>
                <w:rFonts w:ascii="CordiaUPC" w:hAnsi="CordiaUPC" w:cs="CordiaUPC" w:hint="cs"/>
                <w:sz w:val="26"/>
                <w:szCs w:val="26"/>
              </w:rPr>
              <w:t>,</w:t>
            </w:r>
            <w:r>
              <w:rPr>
                <w:rFonts w:ascii="CordiaUPC" w:hAnsi="CordiaUPC" w:cs="CordiaUPC"/>
                <w:sz w:val="26"/>
                <w:szCs w:val="26"/>
              </w:rPr>
              <w:t>583</w:t>
            </w:r>
          </w:p>
        </w:tc>
        <w:tc>
          <w:tcPr>
            <w:tcW w:w="221" w:type="dxa"/>
          </w:tcPr>
          <w:p w14:paraId="57D9DA99"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205" w:type="dxa"/>
          </w:tcPr>
          <w:p w14:paraId="5BA3F9A5" w14:textId="262CE39A" w:rsidR="00E918AA" w:rsidRPr="00847E41" w:rsidRDefault="00E918AA" w:rsidP="002B403F">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1</w:t>
            </w:r>
            <w:r w:rsidR="002F0C8C">
              <w:rPr>
                <w:rFonts w:ascii="CordiaUPC" w:hAnsi="CordiaUPC" w:cs="CordiaUPC"/>
                <w:sz w:val="26"/>
                <w:szCs w:val="26"/>
              </w:rPr>
              <w:t>0</w:t>
            </w:r>
            <w:r>
              <w:rPr>
                <w:rFonts w:ascii="CordiaUPC" w:hAnsi="CordiaUPC" w:cs="CordiaUPC"/>
                <w:sz w:val="26"/>
                <w:szCs w:val="26"/>
              </w:rPr>
              <w:t>,</w:t>
            </w:r>
            <w:r w:rsidR="002F0C8C">
              <w:rPr>
                <w:rFonts w:ascii="CordiaUPC" w:hAnsi="CordiaUPC" w:cs="CordiaUPC"/>
                <w:sz w:val="26"/>
                <w:szCs w:val="26"/>
              </w:rPr>
              <w:t>597</w:t>
            </w:r>
          </w:p>
        </w:tc>
      </w:tr>
      <w:tr w:rsidR="00E918AA" w:rsidRPr="00E25722" w14:paraId="40770F7F" w14:textId="77777777" w:rsidTr="002B403F">
        <w:trPr>
          <w:trHeight w:val="198"/>
        </w:trPr>
        <w:tc>
          <w:tcPr>
            <w:tcW w:w="4240" w:type="dxa"/>
          </w:tcPr>
          <w:p w14:paraId="571F5C57"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3" w:type="dxa"/>
            <w:vAlign w:val="bottom"/>
          </w:tcPr>
          <w:p w14:paraId="69266B51" w14:textId="77777777" w:rsidR="00E918AA" w:rsidRPr="00847E41" w:rsidRDefault="00E918AA" w:rsidP="002B403F">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1,997</w:t>
            </w:r>
          </w:p>
        </w:tc>
        <w:tc>
          <w:tcPr>
            <w:tcW w:w="225" w:type="dxa"/>
            <w:vAlign w:val="bottom"/>
          </w:tcPr>
          <w:p w14:paraId="01EFE9FB"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164" w:type="dxa"/>
          </w:tcPr>
          <w:p w14:paraId="6BEFF6B5" w14:textId="77777777" w:rsidR="00E918AA" w:rsidRPr="00847E41" w:rsidRDefault="00E918AA" w:rsidP="002B403F">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896</w:t>
            </w:r>
          </w:p>
        </w:tc>
        <w:tc>
          <w:tcPr>
            <w:tcW w:w="221" w:type="dxa"/>
          </w:tcPr>
          <w:p w14:paraId="6FD86441"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096" w:type="dxa"/>
          </w:tcPr>
          <w:p w14:paraId="5B8B151C" w14:textId="52E0CF7A" w:rsidR="00E918AA" w:rsidRPr="00847E41" w:rsidRDefault="00E918AA" w:rsidP="002B403F">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2</w:t>
            </w:r>
            <w:r w:rsidR="002F0C8C">
              <w:rPr>
                <w:rFonts w:ascii="CordiaUPC" w:hAnsi="CordiaUPC" w:cs="CordiaUPC"/>
                <w:sz w:val="26"/>
                <w:szCs w:val="26"/>
              </w:rPr>
              <w:t>67</w:t>
            </w:r>
          </w:p>
        </w:tc>
        <w:tc>
          <w:tcPr>
            <w:tcW w:w="221" w:type="dxa"/>
          </w:tcPr>
          <w:p w14:paraId="01B5CAFD"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205" w:type="dxa"/>
          </w:tcPr>
          <w:p w14:paraId="3638EA08" w14:textId="41309EC2" w:rsidR="00E918AA" w:rsidRPr="00847E41" w:rsidRDefault="00E918AA" w:rsidP="002B403F">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3,16</w:t>
            </w:r>
            <w:r w:rsidR="002F0C8C">
              <w:rPr>
                <w:rFonts w:ascii="CordiaUPC" w:hAnsi="CordiaUPC" w:cs="CordiaUPC"/>
                <w:sz w:val="26"/>
                <w:szCs w:val="26"/>
              </w:rPr>
              <w:t>0</w:t>
            </w:r>
          </w:p>
        </w:tc>
      </w:tr>
      <w:tr w:rsidR="00E918AA" w:rsidRPr="00E25722" w14:paraId="32C0D0D4" w14:textId="77777777" w:rsidTr="002B403F">
        <w:trPr>
          <w:trHeight w:val="198"/>
        </w:trPr>
        <w:tc>
          <w:tcPr>
            <w:tcW w:w="4240" w:type="dxa"/>
          </w:tcPr>
          <w:p w14:paraId="329A5CC5"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3" w:type="dxa"/>
            <w:vAlign w:val="bottom"/>
          </w:tcPr>
          <w:p w14:paraId="66E5BF0A" w14:textId="77777777" w:rsidR="00E918AA" w:rsidRPr="00847E41" w:rsidRDefault="00E918AA" w:rsidP="002B403F">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(476)</w:t>
            </w:r>
          </w:p>
        </w:tc>
        <w:tc>
          <w:tcPr>
            <w:tcW w:w="225" w:type="dxa"/>
            <w:vAlign w:val="bottom"/>
          </w:tcPr>
          <w:p w14:paraId="16DEDBCB"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164" w:type="dxa"/>
          </w:tcPr>
          <w:p w14:paraId="7EA2C991" w14:textId="77777777" w:rsidR="00E918AA" w:rsidRPr="00847E41" w:rsidRDefault="00E918AA" w:rsidP="002B403F">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(653)</w:t>
            </w:r>
          </w:p>
        </w:tc>
        <w:tc>
          <w:tcPr>
            <w:tcW w:w="221" w:type="dxa"/>
          </w:tcPr>
          <w:p w14:paraId="461BC32D"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096" w:type="dxa"/>
          </w:tcPr>
          <w:p w14:paraId="321B66CC" w14:textId="77777777" w:rsidR="00E918AA" w:rsidRPr="00847E41" w:rsidRDefault="00E918AA" w:rsidP="002B403F">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(3,021)</w:t>
            </w:r>
          </w:p>
        </w:tc>
        <w:tc>
          <w:tcPr>
            <w:tcW w:w="221" w:type="dxa"/>
          </w:tcPr>
          <w:p w14:paraId="60436498"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205" w:type="dxa"/>
          </w:tcPr>
          <w:p w14:paraId="1476F5CF" w14:textId="77777777" w:rsidR="00E918AA" w:rsidRPr="00847E41" w:rsidRDefault="00E918AA" w:rsidP="002B403F">
            <w:pPr>
              <w:tabs>
                <w:tab w:val="decimal" w:pos="816"/>
              </w:tabs>
              <w:spacing w:line="240" w:lineRule="exact"/>
              <w:ind w:left="-54" w:right="-107"/>
              <w:rPr>
                <w:rFonts w:ascii="CordiaUPC" w:hAnsi="CordiaUPC" w:cs="CordiaUPC"/>
                <w:sz w:val="26"/>
                <w:szCs w:val="26"/>
              </w:rPr>
            </w:pPr>
            <w:r>
              <w:rPr>
                <w:rFonts w:ascii="CordiaUPC" w:hAnsi="CordiaUPC" w:cs="CordiaUPC"/>
                <w:sz w:val="26"/>
                <w:szCs w:val="26"/>
              </w:rPr>
              <w:t>(4,150)</w:t>
            </w:r>
          </w:p>
        </w:tc>
      </w:tr>
      <w:tr w:rsidR="00E918AA" w:rsidRPr="00E25722" w14:paraId="365AC7F5" w14:textId="77777777" w:rsidTr="002B403F">
        <w:trPr>
          <w:trHeight w:val="198"/>
        </w:trPr>
        <w:tc>
          <w:tcPr>
            <w:tcW w:w="4240" w:type="dxa"/>
          </w:tcPr>
          <w:p w14:paraId="2A182B8F"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3" w:type="dxa"/>
            <w:tcBorders>
              <w:bottom w:val="single" w:sz="4" w:space="0" w:color="auto"/>
            </w:tcBorders>
            <w:vAlign w:val="bottom"/>
          </w:tcPr>
          <w:p w14:paraId="7C4BDEEB" w14:textId="77777777" w:rsidR="00E918AA" w:rsidRPr="00847E41" w:rsidRDefault="00E918AA" w:rsidP="002B403F">
            <w:pPr>
              <w:tabs>
                <w:tab w:val="decimal" w:pos="728"/>
              </w:tabs>
              <w:spacing w:line="240" w:lineRule="exact"/>
              <w:ind w:left="-37" w:right="-107"/>
              <w:rPr>
                <w:rFonts w:ascii="CordiaUPC" w:hAnsi="CordiaUPC" w:cs="CordiaUPC"/>
                <w:sz w:val="26"/>
                <w:szCs w:val="26"/>
              </w:rPr>
            </w:pPr>
            <w:r w:rsidRPr="00847E41">
              <w:rPr>
                <w:rFonts w:ascii="CordiaUPC" w:hAnsi="CordiaUPC" w:cs="CordiaUPC" w:hint="cs"/>
                <w:sz w:val="26"/>
                <w:szCs w:val="26"/>
              </w:rPr>
              <w:t>-</w:t>
            </w:r>
          </w:p>
        </w:tc>
        <w:tc>
          <w:tcPr>
            <w:tcW w:w="225" w:type="dxa"/>
            <w:vAlign w:val="bottom"/>
          </w:tcPr>
          <w:p w14:paraId="05B3D2A3"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164" w:type="dxa"/>
            <w:tcBorders>
              <w:bottom w:val="single" w:sz="4" w:space="0" w:color="auto"/>
            </w:tcBorders>
          </w:tcPr>
          <w:p w14:paraId="5EA47507" w14:textId="77777777" w:rsidR="00E918AA" w:rsidRPr="00847E41" w:rsidRDefault="00E918AA" w:rsidP="002B403F">
            <w:pPr>
              <w:tabs>
                <w:tab w:val="decimal" w:pos="789"/>
              </w:tabs>
              <w:spacing w:line="240" w:lineRule="exact"/>
              <w:ind w:right="-107"/>
              <w:rPr>
                <w:rFonts w:ascii="CordiaUPC" w:hAnsi="CordiaUPC" w:cs="CordiaUPC"/>
                <w:sz w:val="26"/>
                <w:szCs w:val="26"/>
              </w:rPr>
            </w:pPr>
            <w:r w:rsidRPr="00847E41">
              <w:rPr>
                <w:rFonts w:ascii="CordiaUPC" w:hAnsi="CordiaUPC" w:cs="CordiaUPC" w:hint="cs"/>
                <w:sz w:val="26"/>
                <w:szCs w:val="26"/>
              </w:rPr>
              <w:t>-</w:t>
            </w:r>
          </w:p>
        </w:tc>
        <w:tc>
          <w:tcPr>
            <w:tcW w:w="221" w:type="dxa"/>
          </w:tcPr>
          <w:p w14:paraId="662A8820"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096" w:type="dxa"/>
            <w:tcBorders>
              <w:bottom w:val="single" w:sz="4" w:space="0" w:color="auto"/>
            </w:tcBorders>
          </w:tcPr>
          <w:p w14:paraId="08B513C3" w14:textId="77777777" w:rsidR="00E918AA" w:rsidRPr="00847E41" w:rsidRDefault="00E918AA" w:rsidP="002B403F">
            <w:pPr>
              <w:tabs>
                <w:tab w:val="decimal" w:pos="810"/>
              </w:tabs>
              <w:spacing w:line="240" w:lineRule="exact"/>
              <w:ind w:left="-54" w:right="-107"/>
              <w:rPr>
                <w:rFonts w:ascii="CordiaUPC" w:hAnsi="CordiaUPC" w:cs="CordiaUPC"/>
                <w:sz w:val="26"/>
                <w:szCs w:val="26"/>
              </w:rPr>
            </w:pPr>
            <w:r w:rsidRPr="00847E41">
              <w:rPr>
                <w:rFonts w:ascii="CordiaUPC" w:hAnsi="CordiaUPC" w:cs="CordiaUPC" w:hint="cs"/>
                <w:sz w:val="26"/>
                <w:szCs w:val="26"/>
              </w:rPr>
              <w:t>(14,172)</w:t>
            </w:r>
          </w:p>
        </w:tc>
        <w:tc>
          <w:tcPr>
            <w:tcW w:w="221" w:type="dxa"/>
          </w:tcPr>
          <w:p w14:paraId="25C3D50A" w14:textId="77777777" w:rsidR="00E918AA" w:rsidRPr="00847E41" w:rsidRDefault="00E918AA" w:rsidP="002B403F">
            <w:pPr>
              <w:tabs>
                <w:tab w:val="decimal" w:pos="644"/>
              </w:tabs>
              <w:spacing w:line="240" w:lineRule="exact"/>
              <w:ind w:right="-107"/>
              <w:rPr>
                <w:rFonts w:ascii="CordiaUPC" w:hAnsi="CordiaUPC" w:cs="CordiaUPC"/>
                <w:sz w:val="26"/>
                <w:szCs w:val="26"/>
              </w:rPr>
            </w:pPr>
          </w:p>
        </w:tc>
        <w:tc>
          <w:tcPr>
            <w:tcW w:w="1205" w:type="dxa"/>
            <w:tcBorders>
              <w:bottom w:val="single" w:sz="4" w:space="0" w:color="auto"/>
            </w:tcBorders>
          </w:tcPr>
          <w:p w14:paraId="64D0B91F" w14:textId="77777777" w:rsidR="00E918AA" w:rsidRPr="00847E41" w:rsidRDefault="00E918AA" w:rsidP="002B403F">
            <w:pPr>
              <w:tabs>
                <w:tab w:val="decimal" w:pos="816"/>
              </w:tabs>
              <w:spacing w:line="240" w:lineRule="exact"/>
              <w:ind w:left="-54" w:right="-107"/>
              <w:rPr>
                <w:rFonts w:ascii="CordiaUPC" w:hAnsi="CordiaUPC" w:cs="CordiaUPC"/>
                <w:sz w:val="26"/>
                <w:szCs w:val="26"/>
              </w:rPr>
            </w:pPr>
            <w:r w:rsidRPr="00847E41">
              <w:rPr>
                <w:rFonts w:ascii="CordiaUPC" w:hAnsi="CordiaUPC" w:cs="CordiaUPC" w:hint="cs"/>
                <w:sz w:val="26"/>
                <w:szCs w:val="26"/>
              </w:rPr>
              <w:t>(</w:t>
            </w:r>
            <w:r>
              <w:rPr>
                <w:rFonts w:ascii="CordiaUPC" w:hAnsi="CordiaUPC" w:cs="CordiaUPC"/>
                <w:sz w:val="26"/>
                <w:szCs w:val="26"/>
              </w:rPr>
              <w:t>14,172</w:t>
            </w:r>
            <w:r w:rsidRPr="00847E41">
              <w:rPr>
                <w:rFonts w:ascii="CordiaUPC" w:hAnsi="CordiaUPC" w:cs="CordiaUPC" w:hint="cs"/>
                <w:sz w:val="26"/>
                <w:szCs w:val="26"/>
              </w:rPr>
              <w:t>)</w:t>
            </w:r>
          </w:p>
        </w:tc>
      </w:tr>
      <w:tr w:rsidR="00E918AA" w:rsidRPr="00E25722" w14:paraId="3F5EA5B6" w14:textId="77777777" w:rsidTr="002B403F">
        <w:trPr>
          <w:trHeight w:val="198"/>
        </w:trPr>
        <w:tc>
          <w:tcPr>
            <w:tcW w:w="4240" w:type="dxa"/>
            <w:vAlign w:val="bottom"/>
          </w:tcPr>
          <w:p w14:paraId="53B5D8D8" w14:textId="77777777"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3" w:type="dxa"/>
            <w:tcBorders>
              <w:top w:val="single" w:sz="4" w:space="0" w:color="auto"/>
              <w:bottom w:val="double" w:sz="4" w:space="0" w:color="auto"/>
            </w:tcBorders>
            <w:vAlign w:val="bottom"/>
          </w:tcPr>
          <w:p w14:paraId="024CC451"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11,126</w:t>
            </w:r>
          </w:p>
        </w:tc>
        <w:tc>
          <w:tcPr>
            <w:tcW w:w="225" w:type="dxa"/>
            <w:vAlign w:val="bottom"/>
          </w:tcPr>
          <w:p w14:paraId="561415D7"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4" w:type="dxa"/>
            <w:tcBorders>
              <w:top w:val="single" w:sz="4" w:space="0" w:color="auto"/>
              <w:bottom w:val="double" w:sz="4" w:space="0" w:color="auto"/>
            </w:tcBorders>
          </w:tcPr>
          <w:p w14:paraId="5B96BEB6" w14:textId="77777777" w:rsidR="00E918AA" w:rsidRPr="00847E41" w:rsidRDefault="00E918AA" w:rsidP="002B403F">
            <w:pPr>
              <w:tabs>
                <w:tab w:val="decimal" w:pos="789"/>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21,617</w:t>
            </w:r>
          </w:p>
        </w:tc>
        <w:tc>
          <w:tcPr>
            <w:tcW w:w="221" w:type="dxa"/>
          </w:tcPr>
          <w:p w14:paraId="411F2249"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6" w:type="dxa"/>
            <w:tcBorders>
              <w:top w:val="single" w:sz="4" w:space="0" w:color="auto"/>
              <w:bottom w:val="double" w:sz="4" w:space="0" w:color="auto"/>
            </w:tcBorders>
          </w:tcPr>
          <w:p w14:paraId="62732003" w14:textId="55E793BB" w:rsidR="00E918AA" w:rsidRPr="00847E41" w:rsidRDefault="002F0C8C" w:rsidP="002B403F">
            <w:pPr>
              <w:tabs>
                <w:tab w:val="decimal" w:pos="810"/>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19</w:t>
            </w:r>
            <w:r w:rsidR="00E918AA" w:rsidRPr="00847E41">
              <w:rPr>
                <w:rFonts w:ascii="CordiaUPC" w:hAnsi="CordiaUPC" w:cs="CordiaUPC" w:hint="cs"/>
                <w:b/>
                <w:bCs/>
                <w:color w:val="000000" w:themeColor="text1"/>
                <w:sz w:val="26"/>
                <w:szCs w:val="26"/>
              </w:rPr>
              <w:t>,2</w:t>
            </w:r>
            <w:r>
              <w:rPr>
                <w:rFonts w:ascii="CordiaUPC" w:hAnsi="CordiaUPC" w:cs="CordiaUPC"/>
                <w:b/>
                <w:bCs/>
                <w:color w:val="000000" w:themeColor="text1"/>
                <w:sz w:val="26"/>
                <w:szCs w:val="26"/>
              </w:rPr>
              <w:t>24</w:t>
            </w:r>
          </w:p>
        </w:tc>
        <w:tc>
          <w:tcPr>
            <w:tcW w:w="221" w:type="dxa"/>
          </w:tcPr>
          <w:p w14:paraId="759FF697"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5" w:type="dxa"/>
            <w:tcBorders>
              <w:top w:val="single" w:sz="4" w:space="0" w:color="auto"/>
              <w:bottom w:val="double" w:sz="4" w:space="0" w:color="auto"/>
            </w:tcBorders>
          </w:tcPr>
          <w:p w14:paraId="14C40774" w14:textId="570566AC" w:rsidR="00E918AA" w:rsidRPr="00847E41" w:rsidRDefault="00E918AA" w:rsidP="002B403F">
            <w:pPr>
              <w:tabs>
                <w:tab w:val="decimal" w:pos="816"/>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w:t>
            </w:r>
            <w:r w:rsidR="002F0C8C">
              <w:rPr>
                <w:rFonts w:ascii="CordiaUPC" w:hAnsi="CordiaUPC" w:cs="CordiaUPC"/>
                <w:b/>
                <w:bCs/>
                <w:color w:val="000000" w:themeColor="text1"/>
                <w:sz w:val="26"/>
                <w:szCs w:val="26"/>
              </w:rPr>
              <w:t>1</w:t>
            </w:r>
            <w:r w:rsidRPr="00847E41">
              <w:rPr>
                <w:rFonts w:ascii="CordiaUPC" w:hAnsi="CordiaUPC" w:cs="CordiaUPC" w:hint="cs"/>
                <w:b/>
                <w:bCs/>
                <w:color w:val="000000" w:themeColor="text1"/>
                <w:sz w:val="26"/>
                <w:szCs w:val="26"/>
              </w:rPr>
              <w:t>,9</w:t>
            </w:r>
            <w:r w:rsidR="002F0C8C">
              <w:rPr>
                <w:rFonts w:ascii="CordiaUPC" w:hAnsi="CordiaUPC" w:cs="CordiaUPC"/>
                <w:b/>
                <w:bCs/>
                <w:color w:val="000000" w:themeColor="text1"/>
                <w:sz w:val="26"/>
                <w:szCs w:val="26"/>
              </w:rPr>
              <w:t>67</w:t>
            </w:r>
          </w:p>
        </w:tc>
      </w:tr>
      <w:tr w:rsidR="00E918AA" w:rsidRPr="00E25722" w14:paraId="605CE227" w14:textId="77777777" w:rsidTr="002B403F">
        <w:trPr>
          <w:trHeight w:val="198"/>
        </w:trPr>
        <w:tc>
          <w:tcPr>
            <w:tcW w:w="4240" w:type="dxa"/>
            <w:vAlign w:val="bottom"/>
          </w:tcPr>
          <w:p w14:paraId="2D081647" w14:textId="77777777"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tcBorders>
            <w:vAlign w:val="bottom"/>
          </w:tcPr>
          <w:p w14:paraId="2A4B6F7F" w14:textId="77777777" w:rsidR="00E918AA" w:rsidRPr="00847E41" w:rsidRDefault="00E918AA" w:rsidP="002B403F">
            <w:pPr>
              <w:tabs>
                <w:tab w:val="decimal" w:pos="728"/>
              </w:tabs>
              <w:spacing w:line="240" w:lineRule="exact"/>
              <w:ind w:left="-37" w:right="-107"/>
              <w:rPr>
                <w:rFonts w:ascii="CordiaUPC" w:hAnsi="CordiaUPC" w:cs="CordiaUPC"/>
                <w:b/>
                <w:bCs/>
                <w:sz w:val="26"/>
                <w:szCs w:val="26"/>
              </w:rPr>
            </w:pPr>
          </w:p>
        </w:tc>
        <w:tc>
          <w:tcPr>
            <w:tcW w:w="225" w:type="dxa"/>
            <w:vAlign w:val="bottom"/>
          </w:tcPr>
          <w:p w14:paraId="2B011C7A" w14:textId="77777777" w:rsidR="00E918AA" w:rsidRPr="00847E41" w:rsidRDefault="00E918AA" w:rsidP="002B403F">
            <w:pPr>
              <w:tabs>
                <w:tab w:val="decimal" w:pos="644"/>
              </w:tabs>
              <w:spacing w:line="240" w:lineRule="exact"/>
              <w:ind w:right="-107"/>
              <w:rPr>
                <w:rFonts w:ascii="CordiaUPC" w:hAnsi="CordiaUPC" w:cs="CordiaUPC"/>
                <w:b/>
                <w:bCs/>
                <w:sz w:val="26"/>
                <w:szCs w:val="26"/>
              </w:rPr>
            </w:pPr>
          </w:p>
        </w:tc>
        <w:tc>
          <w:tcPr>
            <w:tcW w:w="1164" w:type="dxa"/>
            <w:tcBorders>
              <w:top w:val="double" w:sz="4" w:space="0" w:color="auto"/>
            </w:tcBorders>
            <w:vAlign w:val="bottom"/>
          </w:tcPr>
          <w:p w14:paraId="64AE36C8" w14:textId="77777777" w:rsidR="00E918AA" w:rsidRPr="00847E41" w:rsidRDefault="00E918AA" w:rsidP="002B403F">
            <w:pPr>
              <w:tabs>
                <w:tab w:val="decimal" w:pos="644"/>
              </w:tabs>
              <w:spacing w:line="240" w:lineRule="exact"/>
              <w:ind w:right="-107"/>
              <w:rPr>
                <w:rFonts w:ascii="CordiaUPC" w:hAnsi="CordiaUPC" w:cs="CordiaUPC"/>
                <w:b/>
                <w:bCs/>
                <w:sz w:val="26"/>
                <w:szCs w:val="26"/>
              </w:rPr>
            </w:pPr>
          </w:p>
        </w:tc>
        <w:tc>
          <w:tcPr>
            <w:tcW w:w="221" w:type="dxa"/>
            <w:vAlign w:val="bottom"/>
          </w:tcPr>
          <w:p w14:paraId="0A7874EB" w14:textId="77777777" w:rsidR="00E918AA" w:rsidRPr="00847E41" w:rsidRDefault="00E918AA" w:rsidP="002B403F">
            <w:pPr>
              <w:tabs>
                <w:tab w:val="decimal" w:pos="644"/>
              </w:tabs>
              <w:spacing w:line="240" w:lineRule="exact"/>
              <w:ind w:right="-107"/>
              <w:rPr>
                <w:rFonts w:ascii="CordiaUPC" w:hAnsi="CordiaUPC" w:cs="CordiaUPC"/>
                <w:b/>
                <w:bCs/>
                <w:sz w:val="26"/>
                <w:szCs w:val="26"/>
              </w:rPr>
            </w:pPr>
          </w:p>
        </w:tc>
        <w:tc>
          <w:tcPr>
            <w:tcW w:w="1096" w:type="dxa"/>
            <w:tcBorders>
              <w:top w:val="double" w:sz="4" w:space="0" w:color="auto"/>
            </w:tcBorders>
            <w:vAlign w:val="bottom"/>
          </w:tcPr>
          <w:p w14:paraId="4A2A222E" w14:textId="77777777" w:rsidR="00E918AA" w:rsidRPr="00847E41" w:rsidRDefault="00E918AA" w:rsidP="002B403F">
            <w:pPr>
              <w:tabs>
                <w:tab w:val="decimal" w:pos="711"/>
              </w:tabs>
              <w:spacing w:line="240" w:lineRule="exact"/>
              <w:ind w:left="-54" w:right="-107"/>
              <w:rPr>
                <w:rFonts w:ascii="CordiaUPC" w:hAnsi="CordiaUPC" w:cs="CordiaUPC"/>
                <w:b/>
                <w:bCs/>
                <w:sz w:val="26"/>
                <w:szCs w:val="26"/>
              </w:rPr>
            </w:pPr>
          </w:p>
        </w:tc>
        <w:tc>
          <w:tcPr>
            <w:tcW w:w="221" w:type="dxa"/>
            <w:vAlign w:val="bottom"/>
          </w:tcPr>
          <w:p w14:paraId="4D6E0B23" w14:textId="77777777" w:rsidR="00E918AA" w:rsidRPr="00847E41" w:rsidRDefault="00E918AA" w:rsidP="002B403F">
            <w:pPr>
              <w:tabs>
                <w:tab w:val="decimal" w:pos="644"/>
              </w:tabs>
              <w:spacing w:line="240" w:lineRule="exact"/>
              <w:ind w:right="-107"/>
              <w:rPr>
                <w:rFonts w:ascii="CordiaUPC" w:hAnsi="CordiaUPC" w:cs="CordiaUPC"/>
                <w:b/>
                <w:bCs/>
                <w:sz w:val="26"/>
                <w:szCs w:val="26"/>
              </w:rPr>
            </w:pPr>
          </w:p>
        </w:tc>
        <w:tc>
          <w:tcPr>
            <w:tcW w:w="1205" w:type="dxa"/>
            <w:tcBorders>
              <w:top w:val="double" w:sz="4" w:space="0" w:color="auto"/>
            </w:tcBorders>
            <w:vAlign w:val="bottom"/>
          </w:tcPr>
          <w:p w14:paraId="11AE220C" w14:textId="77777777" w:rsidR="00E918AA" w:rsidRPr="00847E41" w:rsidRDefault="00E918AA" w:rsidP="002B403F">
            <w:pPr>
              <w:tabs>
                <w:tab w:val="decimal" w:pos="711"/>
              </w:tabs>
              <w:spacing w:line="240" w:lineRule="exact"/>
              <w:ind w:left="-54" w:right="-107"/>
              <w:rPr>
                <w:rFonts w:ascii="CordiaUPC" w:hAnsi="CordiaUPC" w:cs="CordiaUPC"/>
                <w:b/>
                <w:bCs/>
                <w:sz w:val="26"/>
                <w:szCs w:val="26"/>
              </w:rPr>
            </w:pPr>
          </w:p>
        </w:tc>
      </w:tr>
    </w:tbl>
    <w:p w14:paraId="5809C2F4" w14:textId="74E6AB67" w:rsidR="00E918AA" w:rsidRDefault="00E918AA" w:rsidP="00847E41">
      <w:pPr>
        <w:spacing w:line="240" w:lineRule="atLeast"/>
        <w:ind w:left="547"/>
        <w:jc w:val="thaiDistribute"/>
        <w:rPr>
          <w:rFonts w:ascii="CordiaUPC" w:hAnsi="CordiaUPC" w:cs="CordiaUPC"/>
          <w:sz w:val="26"/>
          <w:szCs w:val="26"/>
          <w:lang w:eastAsia="x-none"/>
        </w:rPr>
      </w:pP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E918AA" w:rsidRPr="0082241F" w14:paraId="7F3FA951" w14:textId="77777777" w:rsidTr="002B403F">
        <w:trPr>
          <w:trHeight w:val="226"/>
        </w:trPr>
        <w:tc>
          <w:tcPr>
            <w:tcW w:w="4248" w:type="dxa"/>
            <w:vMerge w:val="restart"/>
          </w:tcPr>
          <w:p w14:paraId="6100191C"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p w14:paraId="5BD03C5C" w14:textId="77777777" w:rsidR="00E918AA" w:rsidRPr="00847E41" w:rsidRDefault="00E918AA" w:rsidP="002B403F">
            <w:pPr>
              <w:spacing w:line="240" w:lineRule="exact"/>
              <w:rPr>
                <w:rFonts w:ascii="CordiaUPC" w:hAnsi="CordiaUPC" w:cs="CordiaUPC"/>
                <w:b/>
                <w:bCs/>
                <w:color w:val="000000"/>
                <w:sz w:val="26"/>
                <w:szCs w:val="26"/>
                <w:lang w:val="en-US"/>
              </w:rPr>
            </w:pPr>
          </w:p>
        </w:tc>
        <w:tc>
          <w:tcPr>
            <w:tcW w:w="5292" w:type="dxa"/>
            <w:gridSpan w:val="7"/>
          </w:tcPr>
          <w:p w14:paraId="5EA8728E" w14:textId="77777777" w:rsidR="00E918AA" w:rsidRPr="00847E41" w:rsidRDefault="00E918AA" w:rsidP="002B403F">
            <w:pPr>
              <w:spacing w:line="240" w:lineRule="exact"/>
              <w:ind w:left="-108" w:right="-88"/>
              <w:jc w:val="center"/>
              <w:rPr>
                <w:rFonts w:ascii="CordiaUPC" w:hAnsi="CordiaUPC" w:cs="CordiaUPC"/>
                <w:b/>
                <w:bCs/>
                <w:sz w:val="26"/>
                <w:szCs w:val="26"/>
              </w:rPr>
            </w:pPr>
            <w:r w:rsidRPr="00847E41">
              <w:rPr>
                <w:rFonts w:ascii="CordiaUPC" w:hAnsi="CordiaUPC" w:cs="CordiaUPC" w:hint="cs"/>
                <w:b/>
                <w:bCs/>
                <w:sz w:val="26"/>
                <w:szCs w:val="26"/>
              </w:rPr>
              <w:t>Bank only</w:t>
            </w:r>
          </w:p>
        </w:tc>
      </w:tr>
      <w:tr w:rsidR="00E918AA" w:rsidRPr="0082241F" w14:paraId="2222FD81" w14:textId="77777777" w:rsidTr="002B403F">
        <w:trPr>
          <w:trHeight w:val="225"/>
        </w:trPr>
        <w:tc>
          <w:tcPr>
            <w:tcW w:w="4248" w:type="dxa"/>
            <w:vMerge/>
          </w:tcPr>
          <w:p w14:paraId="484F92AB"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292" w:type="dxa"/>
            <w:gridSpan w:val="7"/>
          </w:tcPr>
          <w:p w14:paraId="2FBA88E8" w14:textId="07338B1E" w:rsidR="00E918AA" w:rsidRPr="00847E41" w:rsidRDefault="00E918AA" w:rsidP="002B403F">
            <w:pPr>
              <w:spacing w:line="240" w:lineRule="exact"/>
              <w:ind w:left="-108" w:right="-88"/>
              <w:jc w:val="center"/>
              <w:rPr>
                <w:rFonts w:ascii="CordiaUPC" w:hAnsi="CordiaUPC" w:cs="CordiaUPC"/>
                <w:b/>
                <w:bCs/>
                <w:sz w:val="26"/>
                <w:szCs w:val="26"/>
              </w:rPr>
            </w:pPr>
            <w:r>
              <w:rPr>
                <w:rFonts w:ascii="CordiaUPC" w:hAnsi="CordiaUPC" w:cs="CordiaUPC"/>
                <w:sz w:val="26"/>
                <w:szCs w:val="26"/>
              </w:rPr>
              <w:t xml:space="preserve">30 June </w:t>
            </w:r>
            <w:r w:rsidRPr="00847E41">
              <w:rPr>
                <w:rFonts w:ascii="CordiaUPC" w:hAnsi="CordiaUPC" w:cs="CordiaUPC" w:hint="cs"/>
                <w:sz w:val="26"/>
                <w:szCs w:val="26"/>
              </w:rPr>
              <w:t>202</w:t>
            </w:r>
            <w:r>
              <w:rPr>
                <w:rFonts w:ascii="CordiaUPC" w:hAnsi="CordiaUPC" w:cs="CordiaUPC"/>
                <w:sz w:val="26"/>
                <w:szCs w:val="26"/>
              </w:rPr>
              <w:t>1</w:t>
            </w:r>
          </w:p>
        </w:tc>
      </w:tr>
      <w:tr w:rsidR="00E918AA" w:rsidRPr="0082241F" w14:paraId="4AB2DF24" w14:textId="77777777" w:rsidTr="002B403F">
        <w:trPr>
          <w:trHeight w:val="186"/>
        </w:trPr>
        <w:tc>
          <w:tcPr>
            <w:tcW w:w="4248" w:type="dxa"/>
          </w:tcPr>
          <w:p w14:paraId="336413CF"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2158ACCA"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3" w:type="dxa"/>
          </w:tcPr>
          <w:p w14:paraId="61E98AE3"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5782079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32695577"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0E007F84"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442890C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63478B2B"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2D595EA8" w14:textId="77777777" w:rsidTr="002B403F">
        <w:trPr>
          <w:trHeight w:val="186"/>
        </w:trPr>
        <w:tc>
          <w:tcPr>
            <w:tcW w:w="4248" w:type="dxa"/>
          </w:tcPr>
          <w:p w14:paraId="4B273ED8"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3BA2CB59"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3" w:type="dxa"/>
          </w:tcPr>
          <w:p w14:paraId="6F5FD7DE"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4AE944E0"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72042E7F"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2578B846"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23420BE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37CF78C8"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25255E9F" w14:textId="77777777" w:rsidTr="002B403F">
        <w:trPr>
          <w:trHeight w:val="186"/>
        </w:trPr>
        <w:tc>
          <w:tcPr>
            <w:tcW w:w="4248" w:type="dxa"/>
          </w:tcPr>
          <w:p w14:paraId="5891303E"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54F492DD"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3" w:type="dxa"/>
          </w:tcPr>
          <w:p w14:paraId="45B3080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00486D16"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18" w:type="dxa"/>
          </w:tcPr>
          <w:p w14:paraId="758D855C"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5142063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18" w:type="dxa"/>
          </w:tcPr>
          <w:p w14:paraId="6CF66F6F"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451DD947"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062AD16B" w14:textId="77777777" w:rsidTr="002B403F">
        <w:trPr>
          <w:trHeight w:val="186"/>
        </w:trPr>
        <w:tc>
          <w:tcPr>
            <w:tcW w:w="4248" w:type="dxa"/>
          </w:tcPr>
          <w:p w14:paraId="25ABCDD5"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4B043693"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3" w:type="dxa"/>
          </w:tcPr>
          <w:p w14:paraId="7BAE893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71D28DFE"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359E3E1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12C0B2BA"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0595502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4C30C60D" w14:textId="77777777" w:rsidR="00E918AA" w:rsidRPr="00847E41" w:rsidRDefault="00E918AA" w:rsidP="002B403F">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E918AA" w:rsidRPr="0082241F" w14:paraId="495EEE42" w14:textId="77777777" w:rsidTr="002B403F">
        <w:trPr>
          <w:trHeight w:val="186"/>
        </w:trPr>
        <w:tc>
          <w:tcPr>
            <w:tcW w:w="4248" w:type="dxa"/>
          </w:tcPr>
          <w:p w14:paraId="33B0B08B"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292" w:type="dxa"/>
            <w:gridSpan w:val="7"/>
            <w:vAlign w:val="bottom"/>
          </w:tcPr>
          <w:p w14:paraId="1C718097" w14:textId="77777777" w:rsidR="00E918AA" w:rsidRPr="00847E41" w:rsidRDefault="00E918AA" w:rsidP="002B403F">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E918AA" w:rsidRPr="0082241F" w14:paraId="12F7D6AD" w14:textId="77777777" w:rsidTr="002B403F">
        <w:trPr>
          <w:trHeight w:val="186"/>
        </w:trPr>
        <w:tc>
          <w:tcPr>
            <w:tcW w:w="4248" w:type="dxa"/>
            <w:vAlign w:val="bottom"/>
          </w:tcPr>
          <w:p w14:paraId="59E725CE"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Investments </w:t>
            </w:r>
          </w:p>
        </w:tc>
        <w:tc>
          <w:tcPr>
            <w:tcW w:w="1170" w:type="dxa"/>
            <w:vAlign w:val="bottom"/>
          </w:tcPr>
          <w:p w14:paraId="13A222C9"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4E1D2F6B"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50B0F0C4"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2F11615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48CF89FD"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5CED8AC5"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1FF19BEF"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r>
      <w:tr w:rsidR="00313B16" w:rsidRPr="0082241F" w14:paraId="17482AAB" w14:textId="77777777" w:rsidTr="002B403F">
        <w:trPr>
          <w:trHeight w:val="186"/>
        </w:trPr>
        <w:tc>
          <w:tcPr>
            <w:tcW w:w="4248" w:type="dxa"/>
          </w:tcPr>
          <w:p w14:paraId="48F35CD3" w14:textId="7626148A" w:rsidR="00313B16" w:rsidRPr="00847E41" w:rsidRDefault="00313B16" w:rsidP="00313B16">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w:t>
            </w:r>
          </w:p>
        </w:tc>
        <w:tc>
          <w:tcPr>
            <w:tcW w:w="1170" w:type="dxa"/>
            <w:vAlign w:val="bottom"/>
          </w:tcPr>
          <w:p w14:paraId="3B3CEA69" w14:textId="48525447" w:rsidR="00313B16" w:rsidRPr="00847E41" w:rsidRDefault="00313B16" w:rsidP="00313B16">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33</w:t>
            </w:r>
          </w:p>
        </w:tc>
        <w:tc>
          <w:tcPr>
            <w:tcW w:w="223" w:type="dxa"/>
            <w:vAlign w:val="bottom"/>
          </w:tcPr>
          <w:p w14:paraId="2AF99D3B"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4511A72A" w14:textId="1977F532" w:rsidR="00313B16" w:rsidRPr="00847E41" w:rsidRDefault="00313B16" w:rsidP="00313B16">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5146E214"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275C01B8" w14:textId="2A064AFE" w:rsidR="00313B16" w:rsidRPr="00847E41" w:rsidRDefault="00313B16" w:rsidP="00313B16">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50</w:t>
            </w:r>
          </w:p>
        </w:tc>
        <w:tc>
          <w:tcPr>
            <w:tcW w:w="218" w:type="dxa"/>
            <w:vAlign w:val="bottom"/>
          </w:tcPr>
          <w:p w14:paraId="0FBAAB44"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074904C2" w14:textId="4E77C538" w:rsidR="00313B16" w:rsidRPr="00847E41" w:rsidRDefault="00313B16" w:rsidP="00313B16">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83</w:t>
            </w:r>
          </w:p>
        </w:tc>
      </w:tr>
      <w:tr w:rsidR="00313B16" w:rsidRPr="0082241F" w14:paraId="62918C44" w14:textId="77777777" w:rsidTr="002B403F">
        <w:trPr>
          <w:trHeight w:val="186"/>
        </w:trPr>
        <w:tc>
          <w:tcPr>
            <w:tcW w:w="4248" w:type="dxa"/>
          </w:tcPr>
          <w:p w14:paraId="4699B1B2" w14:textId="77777777" w:rsidR="00313B16" w:rsidRPr="00847E41" w:rsidRDefault="00313B16" w:rsidP="00313B16">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vAlign w:val="bottom"/>
          </w:tcPr>
          <w:p w14:paraId="1142CFC3" w14:textId="4926E2AB" w:rsidR="00313B16" w:rsidRPr="00847E41" w:rsidRDefault="00313B16" w:rsidP="00313B16">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(1)</w:t>
            </w:r>
          </w:p>
        </w:tc>
        <w:tc>
          <w:tcPr>
            <w:tcW w:w="223" w:type="dxa"/>
            <w:vAlign w:val="bottom"/>
          </w:tcPr>
          <w:p w14:paraId="4B291400"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01F12BA1" w14:textId="73D29C46" w:rsidR="00313B16" w:rsidRPr="00847E41" w:rsidRDefault="00313B16" w:rsidP="00313B16">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1C237AFC"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1831D192" w14:textId="71C227AE" w:rsidR="00313B16" w:rsidRPr="00847E41" w:rsidRDefault="00313B16" w:rsidP="00313B16">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4A41851C"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4E9C706B" w14:textId="407940F6" w:rsidR="00313B16" w:rsidRPr="00847E41" w:rsidRDefault="00313B16" w:rsidP="00313B16">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(1)</w:t>
            </w:r>
          </w:p>
        </w:tc>
      </w:tr>
      <w:tr w:rsidR="00313B16" w:rsidRPr="0082241F" w14:paraId="0ED01667" w14:textId="77777777" w:rsidTr="002B403F">
        <w:trPr>
          <w:trHeight w:val="186"/>
        </w:trPr>
        <w:tc>
          <w:tcPr>
            <w:tcW w:w="4248" w:type="dxa"/>
          </w:tcPr>
          <w:p w14:paraId="04BEECEA" w14:textId="77777777" w:rsidR="00313B16" w:rsidRPr="00847E41" w:rsidRDefault="00313B16" w:rsidP="00313B16">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0" w:type="dxa"/>
            <w:vAlign w:val="bottom"/>
          </w:tcPr>
          <w:p w14:paraId="2B93892D" w14:textId="06BDF5DC" w:rsidR="00313B16" w:rsidRPr="00847E41" w:rsidRDefault="00313B16" w:rsidP="00313B16">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23</w:t>
            </w:r>
          </w:p>
        </w:tc>
        <w:tc>
          <w:tcPr>
            <w:tcW w:w="223" w:type="dxa"/>
            <w:vAlign w:val="bottom"/>
          </w:tcPr>
          <w:p w14:paraId="560257B7"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32EBF58D" w14:textId="408DC041" w:rsidR="00313B16" w:rsidRPr="00847E41" w:rsidRDefault="00313B16" w:rsidP="00313B16">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2137F58C"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7AD3AEBC" w14:textId="19155475" w:rsidR="00313B16" w:rsidRPr="00847E41" w:rsidRDefault="00313B16" w:rsidP="00313B16">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25E348F3"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1B72666D" w14:textId="6255D3FC" w:rsidR="00313B16" w:rsidRPr="00847E41" w:rsidRDefault="00313B16" w:rsidP="00313B16">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23</w:t>
            </w:r>
          </w:p>
        </w:tc>
      </w:tr>
      <w:tr w:rsidR="00313B16" w:rsidRPr="0082241F" w14:paraId="49083F48" w14:textId="77777777" w:rsidTr="002B403F">
        <w:trPr>
          <w:trHeight w:val="186"/>
        </w:trPr>
        <w:tc>
          <w:tcPr>
            <w:tcW w:w="4248" w:type="dxa"/>
          </w:tcPr>
          <w:p w14:paraId="5FF826BD" w14:textId="77777777" w:rsidR="00313B16" w:rsidRPr="00847E41" w:rsidRDefault="00313B16" w:rsidP="00313B16">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Borders>
              <w:bottom w:val="single" w:sz="4" w:space="0" w:color="auto"/>
            </w:tcBorders>
            <w:vAlign w:val="bottom"/>
          </w:tcPr>
          <w:p w14:paraId="4DF2F8C6" w14:textId="11B24F54" w:rsidR="00313B16" w:rsidRPr="00847E41" w:rsidRDefault="00313B16" w:rsidP="00313B16">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(12)</w:t>
            </w:r>
          </w:p>
        </w:tc>
        <w:tc>
          <w:tcPr>
            <w:tcW w:w="223" w:type="dxa"/>
            <w:vAlign w:val="bottom"/>
          </w:tcPr>
          <w:p w14:paraId="7D3EB525"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161" w:type="dxa"/>
            <w:tcBorders>
              <w:bottom w:val="single" w:sz="4" w:space="0" w:color="auto"/>
            </w:tcBorders>
            <w:vAlign w:val="bottom"/>
          </w:tcPr>
          <w:p w14:paraId="69B837E3" w14:textId="009A08C2" w:rsidR="00313B16" w:rsidRPr="00847E41" w:rsidRDefault="00313B16" w:rsidP="00313B16">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5B44EB96"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093" w:type="dxa"/>
            <w:tcBorders>
              <w:bottom w:val="single" w:sz="4" w:space="0" w:color="auto"/>
            </w:tcBorders>
            <w:vAlign w:val="bottom"/>
          </w:tcPr>
          <w:p w14:paraId="7E0EB773" w14:textId="304EB9A4" w:rsidR="00313B16" w:rsidRPr="00847E41" w:rsidRDefault="00313B16" w:rsidP="00313B16">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w:t>
            </w:r>
          </w:p>
        </w:tc>
        <w:tc>
          <w:tcPr>
            <w:tcW w:w="218" w:type="dxa"/>
            <w:vAlign w:val="bottom"/>
          </w:tcPr>
          <w:p w14:paraId="15A0AE71"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209" w:type="dxa"/>
            <w:tcBorders>
              <w:bottom w:val="single" w:sz="4" w:space="0" w:color="auto"/>
            </w:tcBorders>
            <w:vAlign w:val="bottom"/>
          </w:tcPr>
          <w:p w14:paraId="5050DBAC" w14:textId="5734A723" w:rsidR="00313B16" w:rsidRPr="00847E41" w:rsidRDefault="00313B16" w:rsidP="00313B16">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(12)</w:t>
            </w:r>
          </w:p>
        </w:tc>
      </w:tr>
      <w:tr w:rsidR="00313B16" w:rsidRPr="0082241F" w14:paraId="6775AD3F" w14:textId="77777777" w:rsidTr="002B403F">
        <w:trPr>
          <w:trHeight w:val="186"/>
        </w:trPr>
        <w:tc>
          <w:tcPr>
            <w:tcW w:w="4248" w:type="dxa"/>
            <w:vAlign w:val="bottom"/>
          </w:tcPr>
          <w:p w14:paraId="5C709947" w14:textId="77777777" w:rsidR="00313B16" w:rsidRPr="00847E41" w:rsidRDefault="00313B16" w:rsidP="00313B16">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0" w:type="dxa"/>
            <w:tcBorders>
              <w:top w:val="single" w:sz="4" w:space="0" w:color="auto"/>
              <w:bottom w:val="double" w:sz="4" w:space="0" w:color="auto"/>
            </w:tcBorders>
            <w:vAlign w:val="bottom"/>
          </w:tcPr>
          <w:p w14:paraId="66B516C0" w14:textId="19FCD7E6" w:rsidR="00313B16" w:rsidRPr="00847E41" w:rsidRDefault="00313B16" w:rsidP="00313B16">
            <w:pPr>
              <w:tabs>
                <w:tab w:val="decimal" w:pos="728"/>
              </w:tabs>
              <w:spacing w:line="240" w:lineRule="exact"/>
              <w:ind w:left="-37"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43</w:t>
            </w:r>
          </w:p>
        </w:tc>
        <w:tc>
          <w:tcPr>
            <w:tcW w:w="223" w:type="dxa"/>
            <w:vAlign w:val="bottom"/>
          </w:tcPr>
          <w:p w14:paraId="4C36BB69"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vAlign w:val="bottom"/>
          </w:tcPr>
          <w:p w14:paraId="6AC0880E" w14:textId="13F35D30" w:rsidR="00313B16" w:rsidRPr="00847E41" w:rsidRDefault="00313B16" w:rsidP="00313B16">
            <w:pPr>
              <w:tabs>
                <w:tab w:val="decimal" w:pos="843"/>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w:t>
            </w:r>
          </w:p>
        </w:tc>
        <w:tc>
          <w:tcPr>
            <w:tcW w:w="218" w:type="dxa"/>
            <w:vAlign w:val="bottom"/>
          </w:tcPr>
          <w:p w14:paraId="773063EA"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vAlign w:val="bottom"/>
          </w:tcPr>
          <w:p w14:paraId="1675F841" w14:textId="7A4AAA9D" w:rsidR="00313B16" w:rsidRPr="00847E41" w:rsidRDefault="00313B16" w:rsidP="00313B16">
            <w:pPr>
              <w:tabs>
                <w:tab w:val="decimal" w:pos="819"/>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50</w:t>
            </w:r>
          </w:p>
        </w:tc>
        <w:tc>
          <w:tcPr>
            <w:tcW w:w="218" w:type="dxa"/>
            <w:vAlign w:val="bottom"/>
          </w:tcPr>
          <w:p w14:paraId="46C18CFC"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vAlign w:val="bottom"/>
          </w:tcPr>
          <w:p w14:paraId="0A4A824E" w14:textId="1D80415F" w:rsidR="00313B16" w:rsidRPr="00847E41" w:rsidRDefault="00313B16" w:rsidP="00313B16">
            <w:pPr>
              <w:tabs>
                <w:tab w:val="decimal" w:pos="853"/>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93</w:t>
            </w:r>
          </w:p>
        </w:tc>
      </w:tr>
      <w:tr w:rsidR="00313B16" w:rsidRPr="0082241F" w14:paraId="67DAF2FC" w14:textId="77777777" w:rsidTr="002B403F">
        <w:trPr>
          <w:trHeight w:val="186"/>
        </w:trPr>
        <w:tc>
          <w:tcPr>
            <w:tcW w:w="4248" w:type="dxa"/>
            <w:vAlign w:val="bottom"/>
          </w:tcPr>
          <w:p w14:paraId="28842B98" w14:textId="77777777" w:rsidR="00313B16" w:rsidRPr="00847E41" w:rsidRDefault="00313B16" w:rsidP="00313B16">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tcBorders>
            <w:vAlign w:val="bottom"/>
          </w:tcPr>
          <w:p w14:paraId="71893AA9" w14:textId="77777777" w:rsidR="00313B16" w:rsidRPr="00847E41" w:rsidRDefault="00313B16" w:rsidP="00313B16">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389C5A6F" w14:textId="77777777" w:rsidR="00313B16" w:rsidRPr="00847E41" w:rsidRDefault="00313B16" w:rsidP="00313B16">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tcBorders>
            <w:vAlign w:val="bottom"/>
          </w:tcPr>
          <w:p w14:paraId="614623AC" w14:textId="77777777" w:rsidR="00313B16" w:rsidRPr="00847E41" w:rsidRDefault="00313B16" w:rsidP="00313B16">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5AD36509" w14:textId="77777777" w:rsidR="00313B16" w:rsidRPr="00847E41" w:rsidRDefault="00313B16" w:rsidP="00313B16">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tcBorders>
            <w:vAlign w:val="bottom"/>
          </w:tcPr>
          <w:p w14:paraId="7AD7E527" w14:textId="77777777" w:rsidR="00313B16" w:rsidRPr="00847E41" w:rsidRDefault="00313B16" w:rsidP="00313B16">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477F1608" w14:textId="77777777" w:rsidR="00313B16" w:rsidRPr="00847E41" w:rsidRDefault="00313B16" w:rsidP="00313B16">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tcBorders>
            <w:vAlign w:val="bottom"/>
          </w:tcPr>
          <w:p w14:paraId="717D1D53" w14:textId="77777777" w:rsidR="00313B16" w:rsidRPr="00847E41" w:rsidRDefault="00313B16" w:rsidP="00313B16">
            <w:pPr>
              <w:tabs>
                <w:tab w:val="decimal" w:pos="853"/>
              </w:tabs>
              <w:spacing w:line="200" w:lineRule="exact"/>
              <w:ind w:left="-54" w:right="-107"/>
              <w:rPr>
                <w:rFonts w:ascii="CordiaUPC" w:hAnsi="CordiaUPC" w:cs="CordiaUPC"/>
                <w:b/>
                <w:bCs/>
                <w:color w:val="FFFFFF" w:themeColor="background1"/>
                <w:sz w:val="26"/>
                <w:szCs w:val="26"/>
              </w:rPr>
            </w:pPr>
          </w:p>
        </w:tc>
      </w:tr>
      <w:tr w:rsidR="00313B16" w:rsidRPr="0082241F" w14:paraId="0B8FB8F3" w14:textId="77777777" w:rsidTr="002B403F">
        <w:trPr>
          <w:trHeight w:val="186"/>
        </w:trPr>
        <w:tc>
          <w:tcPr>
            <w:tcW w:w="4248" w:type="dxa"/>
            <w:vAlign w:val="bottom"/>
          </w:tcPr>
          <w:p w14:paraId="55A894DF" w14:textId="77777777" w:rsidR="00313B16" w:rsidRPr="00847E41" w:rsidRDefault="00313B16" w:rsidP="00313B16">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Loans to customers and accrued interest </w:t>
            </w:r>
          </w:p>
        </w:tc>
        <w:tc>
          <w:tcPr>
            <w:tcW w:w="1170" w:type="dxa"/>
            <w:vAlign w:val="bottom"/>
          </w:tcPr>
          <w:p w14:paraId="3F641B5C" w14:textId="77777777" w:rsidR="00313B16" w:rsidRPr="00847E41" w:rsidRDefault="00313B16" w:rsidP="00313B16">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7E7A64EC"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387E9D08" w14:textId="77777777" w:rsidR="00313B16" w:rsidRPr="00847E41" w:rsidRDefault="00313B16" w:rsidP="00313B16">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6C5B19F0"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7DFF0AD0" w14:textId="77777777" w:rsidR="00313B16" w:rsidRPr="00847E41" w:rsidRDefault="00313B16" w:rsidP="00313B16">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3C4ECCDE"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36162B81" w14:textId="77777777" w:rsidR="00313B16" w:rsidRPr="00847E41" w:rsidRDefault="00313B16" w:rsidP="00313B16">
            <w:pPr>
              <w:tabs>
                <w:tab w:val="decimal" w:pos="853"/>
              </w:tabs>
              <w:spacing w:line="240" w:lineRule="exact"/>
              <w:ind w:left="-54" w:right="-107"/>
              <w:rPr>
                <w:rFonts w:ascii="CordiaUPC" w:hAnsi="CordiaUPC" w:cs="CordiaUPC"/>
                <w:b/>
                <w:bCs/>
                <w:color w:val="FFFFFF" w:themeColor="background1"/>
                <w:sz w:val="26"/>
                <w:szCs w:val="26"/>
              </w:rPr>
            </w:pPr>
          </w:p>
        </w:tc>
      </w:tr>
      <w:tr w:rsidR="00313B16" w:rsidRPr="0082241F" w14:paraId="1A6065E1" w14:textId="77777777" w:rsidTr="002B403F">
        <w:trPr>
          <w:trHeight w:val="186"/>
        </w:trPr>
        <w:tc>
          <w:tcPr>
            <w:tcW w:w="4248" w:type="dxa"/>
          </w:tcPr>
          <w:p w14:paraId="23B707E3" w14:textId="35A5465D" w:rsidR="00313B16" w:rsidRPr="00847E41" w:rsidRDefault="00313B16" w:rsidP="00313B16">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w:t>
            </w:r>
          </w:p>
        </w:tc>
        <w:tc>
          <w:tcPr>
            <w:tcW w:w="1170" w:type="dxa"/>
          </w:tcPr>
          <w:p w14:paraId="3FB65F7D" w14:textId="5310211B" w:rsidR="00313B16" w:rsidRPr="00847E41" w:rsidRDefault="00313B16" w:rsidP="00313B16">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4,904</w:t>
            </w:r>
          </w:p>
        </w:tc>
        <w:tc>
          <w:tcPr>
            <w:tcW w:w="223" w:type="dxa"/>
          </w:tcPr>
          <w:p w14:paraId="527A17F3"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30F5A171" w14:textId="2CD2F395" w:rsidR="00313B16" w:rsidRPr="00847E41" w:rsidRDefault="00313B16" w:rsidP="00313B16">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14,495</w:t>
            </w:r>
          </w:p>
        </w:tc>
        <w:tc>
          <w:tcPr>
            <w:tcW w:w="218" w:type="dxa"/>
          </w:tcPr>
          <w:p w14:paraId="5A3F2F8F"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4510740A" w14:textId="33D76EC0" w:rsidR="00313B16" w:rsidRPr="00847E41" w:rsidRDefault="00313B16" w:rsidP="00313B16">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11,932</w:t>
            </w:r>
          </w:p>
        </w:tc>
        <w:tc>
          <w:tcPr>
            <w:tcW w:w="218" w:type="dxa"/>
          </w:tcPr>
          <w:p w14:paraId="23407D79"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7C1A5CA0" w14:textId="6AC08A7F" w:rsidR="00313B16" w:rsidRPr="00847E41" w:rsidRDefault="00313B16" w:rsidP="00313B16">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31,331</w:t>
            </w:r>
          </w:p>
        </w:tc>
      </w:tr>
      <w:tr w:rsidR="00313B16" w:rsidRPr="0082241F" w14:paraId="65C446A3" w14:textId="77777777" w:rsidTr="002B403F">
        <w:trPr>
          <w:trHeight w:val="186"/>
        </w:trPr>
        <w:tc>
          <w:tcPr>
            <w:tcW w:w="4248" w:type="dxa"/>
          </w:tcPr>
          <w:p w14:paraId="7F313709" w14:textId="77777777" w:rsidR="00313B16" w:rsidRPr="00847E41" w:rsidRDefault="00313B16" w:rsidP="00313B16">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0" w:type="dxa"/>
          </w:tcPr>
          <w:p w14:paraId="1E194D5B" w14:textId="778E26AA" w:rsidR="00313B16" w:rsidRPr="00847E41" w:rsidRDefault="00313B16" w:rsidP="00313B16">
            <w:pPr>
              <w:tabs>
                <w:tab w:val="decimal" w:pos="728"/>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4"/>
                <w:szCs w:val="24"/>
              </w:rPr>
              <w:t>(315)</w:t>
            </w:r>
          </w:p>
        </w:tc>
        <w:tc>
          <w:tcPr>
            <w:tcW w:w="223" w:type="dxa"/>
          </w:tcPr>
          <w:p w14:paraId="4BB963EA"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223AE944" w14:textId="236E439E" w:rsidR="00313B16" w:rsidRPr="00847E41" w:rsidRDefault="00313B16" w:rsidP="00313B16">
            <w:pPr>
              <w:tabs>
                <w:tab w:val="decimal" w:pos="843"/>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4"/>
                <w:szCs w:val="24"/>
              </w:rPr>
              <w:t>(534)</w:t>
            </w:r>
          </w:p>
        </w:tc>
        <w:tc>
          <w:tcPr>
            <w:tcW w:w="218" w:type="dxa"/>
          </w:tcPr>
          <w:p w14:paraId="4913A6B3"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11EF086E" w14:textId="0AFC45E6" w:rsidR="00313B16" w:rsidRPr="00847E41" w:rsidRDefault="00313B16" w:rsidP="00313B16">
            <w:pPr>
              <w:tabs>
                <w:tab w:val="decimal" w:pos="819"/>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4,</w:t>
            </w:r>
            <w:r w:rsidR="00A706D1">
              <w:rPr>
                <w:rFonts w:ascii="CordiaUPC" w:hAnsi="CordiaUPC" w:cs="CordiaUPC"/>
                <w:color w:val="000000" w:themeColor="text1"/>
                <w:sz w:val="24"/>
                <w:szCs w:val="24"/>
              </w:rPr>
              <w:t>275</w:t>
            </w:r>
          </w:p>
        </w:tc>
        <w:tc>
          <w:tcPr>
            <w:tcW w:w="218" w:type="dxa"/>
          </w:tcPr>
          <w:p w14:paraId="1A2330EA" w14:textId="77777777" w:rsidR="00313B16" w:rsidRPr="00847E41" w:rsidRDefault="00313B16" w:rsidP="00313B16">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53184963" w14:textId="0CDE6597" w:rsidR="00313B16" w:rsidRPr="00847E41" w:rsidRDefault="00313B16" w:rsidP="00313B16">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4"/>
                <w:szCs w:val="24"/>
              </w:rPr>
              <w:t>3</w:t>
            </w:r>
            <w:r w:rsidR="00A706D1">
              <w:rPr>
                <w:rFonts w:ascii="CordiaUPC" w:hAnsi="CordiaUPC" w:cs="CordiaUPC"/>
                <w:color w:val="000000" w:themeColor="text1"/>
                <w:sz w:val="24"/>
                <w:szCs w:val="24"/>
              </w:rPr>
              <w:t>,426</w:t>
            </w:r>
          </w:p>
        </w:tc>
      </w:tr>
      <w:tr w:rsidR="00A66627" w:rsidRPr="0082241F" w14:paraId="71F8867B" w14:textId="77777777" w:rsidTr="002B403F">
        <w:trPr>
          <w:trHeight w:val="186"/>
        </w:trPr>
        <w:tc>
          <w:tcPr>
            <w:tcW w:w="4248" w:type="dxa"/>
          </w:tcPr>
          <w:p w14:paraId="35D6B5BB" w14:textId="77777777" w:rsidR="00A66627" w:rsidRPr="00847E41" w:rsidRDefault="00A66627" w:rsidP="00A66627">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tcPr>
          <w:p w14:paraId="09068A99" w14:textId="78FEA54B" w:rsidR="00A66627" w:rsidRPr="00847E41" w:rsidRDefault="00A66627" w:rsidP="00A66627">
            <w:pPr>
              <w:tabs>
                <w:tab w:val="decimal" w:pos="728"/>
              </w:tabs>
              <w:spacing w:line="240" w:lineRule="exact"/>
              <w:ind w:left="-37" w:right="-107"/>
              <w:rPr>
                <w:rFonts w:ascii="CordiaUPC" w:hAnsi="CordiaUPC" w:cs="CordiaUPC"/>
                <w:sz w:val="26"/>
                <w:szCs w:val="26"/>
              </w:rPr>
            </w:pPr>
            <w:r>
              <w:rPr>
                <w:rFonts w:ascii="CordiaUPC" w:hAnsi="CordiaUPC" w:cs="CordiaUPC"/>
                <w:color w:val="000000" w:themeColor="text1"/>
                <w:sz w:val="24"/>
                <w:szCs w:val="24"/>
              </w:rPr>
              <w:t>2,187</w:t>
            </w:r>
          </w:p>
        </w:tc>
        <w:tc>
          <w:tcPr>
            <w:tcW w:w="223" w:type="dxa"/>
          </w:tcPr>
          <w:p w14:paraId="5AFFC3E1"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161" w:type="dxa"/>
          </w:tcPr>
          <w:p w14:paraId="210A86B3" w14:textId="5C18345E" w:rsidR="00A66627" w:rsidRPr="00847E41" w:rsidRDefault="00A66627" w:rsidP="00A66627">
            <w:pPr>
              <w:tabs>
                <w:tab w:val="decimal" w:pos="843"/>
              </w:tabs>
              <w:spacing w:line="240" w:lineRule="exact"/>
              <w:ind w:right="-107"/>
              <w:rPr>
                <w:rFonts w:ascii="CordiaUPC" w:hAnsi="CordiaUPC" w:cs="CordiaUPC"/>
                <w:sz w:val="26"/>
                <w:szCs w:val="26"/>
              </w:rPr>
            </w:pPr>
            <w:r>
              <w:rPr>
                <w:rFonts w:ascii="CordiaUPC" w:hAnsi="CordiaUPC" w:cs="CordiaUPC"/>
                <w:color w:val="000000" w:themeColor="text1"/>
                <w:sz w:val="24"/>
                <w:szCs w:val="24"/>
              </w:rPr>
              <w:t>(222)</w:t>
            </w:r>
          </w:p>
        </w:tc>
        <w:tc>
          <w:tcPr>
            <w:tcW w:w="218" w:type="dxa"/>
          </w:tcPr>
          <w:p w14:paraId="2BDE5373"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093" w:type="dxa"/>
            <w:vAlign w:val="bottom"/>
          </w:tcPr>
          <w:p w14:paraId="0B343521" w14:textId="64EA97B0" w:rsidR="00A66627" w:rsidRPr="00847E41" w:rsidRDefault="00B32863" w:rsidP="00A66627">
            <w:pPr>
              <w:tabs>
                <w:tab w:val="decimal" w:pos="819"/>
              </w:tabs>
              <w:spacing w:line="240" w:lineRule="exact"/>
              <w:ind w:left="-54" w:right="-107"/>
              <w:rPr>
                <w:rFonts w:ascii="CordiaUPC" w:hAnsi="CordiaUPC" w:cs="CordiaUPC"/>
                <w:sz w:val="26"/>
                <w:szCs w:val="26"/>
              </w:rPr>
            </w:pPr>
            <w:r>
              <w:rPr>
                <w:rFonts w:ascii="CordiaUPC" w:hAnsi="CordiaUPC" w:cs="CordiaUPC"/>
                <w:color w:val="000000" w:themeColor="text1"/>
                <w:sz w:val="24"/>
                <w:szCs w:val="24"/>
                <w:lang w:val="en-US" w:bidi="th-TH"/>
              </w:rPr>
              <w:t>1</w:t>
            </w:r>
            <w:r w:rsidR="00A66627">
              <w:rPr>
                <w:rFonts w:ascii="CordiaUPC" w:hAnsi="CordiaUPC" w:cs="CordiaUPC"/>
                <w:color w:val="000000" w:themeColor="text1"/>
                <w:sz w:val="24"/>
                <w:szCs w:val="24"/>
              </w:rPr>
              <w:t>,</w:t>
            </w:r>
            <w:r>
              <w:rPr>
                <w:rFonts w:ascii="CordiaUPC" w:hAnsi="CordiaUPC" w:cs="CordiaUPC"/>
                <w:color w:val="000000" w:themeColor="text1"/>
                <w:sz w:val="24"/>
                <w:szCs w:val="24"/>
              </w:rPr>
              <w:t>537</w:t>
            </w:r>
          </w:p>
        </w:tc>
        <w:tc>
          <w:tcPr>
            <w:tcW w:w="218" w:type="dxa"/>
          </w:tcPr>
          <w:p w14:paraId="6CE6D800"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209" w:type="dxa"/>
            <w:vAlign w:val="bottom"/>
          </w:tcPr>
          <w:p w14:paraId="6EF96DDC" w14:textId="74351928" w:rsidR="00A66627" w:rsidRPr="00847E41" w:rsidRDefault="00B32863" w:rsidP="00A66627">
            <w:pPr>
              <w:tabs>
                <w:tab w:val="decimal" w:pos="853"/>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3</w:t>
            </w:r>
            <w:r w:rsidR="00A706D1">
              <w:rPr>
                <w:rFonts w:ascii="CordiaUPC" w:hAnsi="CordiaUPC" w:cs="CordiaUPC"/>
                <w:color w:val="000000" w:themeColor="text1"/>
                <w:sz w:val="24"/>
                <w:szCs w:val="24"/>
              </w:rPr>
              <w:t>,</w:t>
            </w:r>
            <w:r>
              <w:rPr>
                <w:rFonts w:ascii="CordiaUPC" w:hAnsi="CordiaUPC" w:cs="CordiaUPC"/>
                <w:color w:val="000000" w:themeColor="text1"/>
                <w:sz w:val="24"/>
                <w:szCs w:val="24"/>
              </w:rPr>
              <w:t>502</w:t>
            </w:r>
          </w:p>
        </w:tc>
      </w:tr>
      <w:tr w:rsidR="00A66627" w:rsidRPr="0082241F" w14:paraId="252A2FE2" w14:textId="77777777" w:rsidTr="002B403F">
        <w:trPr>
          <w:trHeight w:val="186"/>
        </w:trPr>
        <w:tc>
          <w:tcPr>
            <w:tcW w:w="4248" w:type="dxa"/>
          </w:tcPr>
          <w:p w14:paraId="664C1CBC" w14:textId="77777777" w:rsidR="00A66627" w:rsidRPr="00847E41" w:rsidRDefault="00A66627" w:rsidP="00A66627">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0" w:type="dxa"/>
          </w:tcPr>
          <w:p w14:paraId="10F74279" w14:textId="14D28FA6" w:rsidR="00A66627" w:rsidRPr="00847E41" w:rsidRDefault="00A66627" w:rsidP="00A66627">
            <w:pPr>
              <w:tabs>
                <w:tab w:val="decimal" w:pos="728"/>
              </w:tabs>
              <w:spacing w:line="240" w:lineRule="exact"/>
              <w:ind w:left="-37" w:right="-107"/>
              <w:rPr>
                <w:rFonts w:ascii="CordiaUPC" w:hAnsi="CordiaUPC" w:cs="CordiaUPC"/>
                <w:sz w:val="26"/>
                <w:szCs w:val="26"/>
              </w:rPr>
            </w:pPr>
            <w:r>
              <w:rPr>
                <w:rFonts w:ascii="CordiaUPC" w:hAnsi="CordiaUPC" w:cs="CordiaUPC"/>
                <w:color w:val="000000" w:themeColor="text1"/>
                <w:sz w:val="24"/>
                <w:szCs w:val="24"/>
              </w:rPr>
              <w:t>344</w:t>
            </w:r>
          </w:p>
        </w:tc>
        <w:tc>
          <w:tcPr>
            <w:tcW w:w="223" w:type="dxa"/>
          </w:tcPr>
          <w:p w14:paraId="78BDDE31"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161" w:type="dxa"/>
          </w:tcPr>
          <w:p w14:paraId="2701ED85" w14:textId="6CDD9637" w:rsidR="00A66627" w:rsidRPr="00847E41" w:rsidRDefault="00A66627" w:rsidP="00A66627">
            <w:pPr>
              <w:tabs>
                <w:tab w:val="decimal" w:pos="843"/>
              </w:tabs>
              <w:spacing w:line="240" w:lineRule="exact"/>
              <w:ind w:right="-107"/>
              <w:rPr>
                <w:rFonts w:ascii="CordiaUPC" w:hAnsi="CordiaUPC" w:cs="CordiaUPC"/>
                <w:sz w:val="26"/>
                <w:szCs w:val="26"/>
              </w:rPr>
            </w:pPr>
            <w:r>
              <w:rPr>
                <w:rFonts w:ascii="CordiaUPC" w:hAnsi="CordiaUPC" w:cs="CordiaUPC"/>
                <w:color w:val="000000" w:themeColor="text1"/>
                <w:sz w:val="24"/>
                <w:szCs w:val="24"/>
              </w:rPr>
              <w:t>37</w:t>
            </w:r>
          </w:p>
        </w:tc>
        <w:tc>
          <w:tcPr>
            <w:tcW w:w="218" w:type="dxa"/>
          </w:tcPr>
          <w:p w14:paraId="1001DA91"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093" w:type="dxa"/>
          </w:tcPr>
          <w:p w14:paraId="322A9896" w14:textId="1A999B76" w:rsidR="00A66627" w:rsidRPr="00847E41" w:rsidRDefault="00B32863" w:rsidP="00A66627">
            <w:pPr>
              <w:tabs>
                <w:tab w:val="decimal" w:pos="819"/>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1</w:t>
            </w:r>
          </w:p>
        </w:tc>
        <w:tc>
          <w:tcPr>
            <w:tcW w:w="218" w:type="dxa"/>
          </w:tcPr>
          <w:p w14:paraId="272C76E7"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209" w:type="dxa"/>
          </w:tcPr>
          <w:p w14:paraId="6FDA4F89" w14:textId="5B7CDB6E" w:rsidR="00A66627" w:rsidRPr="00847E41" w:rsidRDefault="00B32863" w:rsidP="00A66627">
            <w:pPr>
              <w:tabs>
                <w:tab w:val="decimal" w:pos="853"/>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382</w:t>
            </w:r>
          </w:p>
        </w:tc>
      </w:tr>
      <w:tr w:rsidR="00A66627" w:rsidRPr="0082241F" w14:paraId="787EA7B1" w14:textId="77777777" w:rsidTr="002B403F">
        <w:trPr>
          <w:trHeight w:val="186"/>
        </w:trPr>
        <w:tc>
          <w:tcPr>
            <w:tcW w:w="4248" w:type="dxa"/>
          </w:tcPr>
          <w:p w14:paraId="5E7BC758" w14:textId="77777777" w:rsidR="00A66627" w:rsidRPr="00847E41" w:rsidRDefault="00A66627" w:rsidP="00A66627">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Pr>
          <w:p w14:paraId="4D9B576E" w14:textId="260DA747" w:rsidR="00A66627" w:rsidRPr="00847E41" w:rsidRDefault="00A66627" w:rsidP="00A66627">
            <w:pPr>
              <w:tabs>
                <w:tab w:val="decimal" w:pos="728"/>
              </w:tabs>
              <w:spacing w:line="240" w:lineRule="exact"/>
              <w:ind w:left="-37" w:right="-107"/>
              <w:rPr>
                <w:rFonts w:ascii="CordiaUPC" w:hAnsi="CordiaUPC" w:cs="CordiaUPC"/>
                <w:sz w:val="26"/>
                <w:szCs w:val="26"/>
              </w:rPr>
            </w:pPr>
            <w:r>
              <w:rPr>
                <w:rFonts w:ascii="CordiaUPC" w:hAnsi="CordiaUPC" w:cs="CordiaUPC"/>
                <w:color w:val="000000" w:themeColor="text1"/>
                <w:sz w:val="24"/>
                <w:szCs w:val="24"/>
              </w:rPr>
              <w:t>(146)</w:t>
            </w:r>
          </w:p>
        </w:tc>
        <w:tc>
          <w:tcPr>
            <w:tcW w:w="223" w:type="dxa"/>
          </w:tcPr>
          <w:p w14:paraId="5B75F658"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161" w:type="dxa"/>
          </w:tcPr>
          <w:p w14:paraId="57787093" w14:textId="74D71DFD" w:rsidR="00A66627" w:rsidRPr="00847E41" w:rsidRDefault="00A66627" w:rsidP="00A66627">
            <w:pPr>
              <w:tabs>
                <w:tab w:val="decimal" w:pos="843"/>
              </w:tabs>
              <w:spacing w:line="240" w:lineRule="exact"/>
              <w:ind w:right="-107"/>
              <w:rPr>
                <w:rFonts w:ascii="CordiaUPC" w:hAnsi="CordiaUPC" w:cs="CordiaUPC"/>
                <w:sz w:val="26"/>
                <w:szCs w:val="26"/>
              </w:rPr>
            </w:pPr>
            <w:r>
              <w:rPr>
                <w:rFonts w:ascii="CordiaUPC" w:hAnsi="CordiaUPC" w:cs="CordiaUPC"/>
                <w:color w:val="000000" w:themeColor="text1"/>
                <w:sz w:val="24"/>
                <w:szCs w:val="24"/>
              </w:rPr>
              <w:t>(197)</w:t>
            </w:r>
          </w:p>
        </w:tc>
        <w:tc>
          <w:tcPr>
            <w:tcW w:w="218" w:type="dxa"/>
          </w:tcPr>
          <w:p w14:paraId="428392BD"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093" w:type="dxa"/>
          </w:tcPr>
          <w:p w14:paraId="4CA1469C" w14:textId="75980103" w:rsidR="00A66627" w:rsidRPr="00847E41" w:rsidRDefault="00A66627" w:rsidP="00A66627">
            <w:pPr>
              <w:tabs>
                <w:tab w:val="decimal" w:pos="819"/>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w:t>
            </w:r>
            <w:r w:rsidR="00B32863">
              <w:rPr>
                <w:rFonts w:ascii="CordiaUPC" w:hAnsi="CordiaUPC" w:cs="CordiaUPC"/>
                <w:color w:val="000000" w:themeColor="text1"/>
                <w:sz w:val="24"/>
                <w:szCs w:val="24"/>
              </w:rPr>
              <w:t>1,015</w:t>
            </w:r>
            <w:r>
              <w:rPr>
                <w:rFonts w:ascii="CordiaUPC" w:hAnsi="CordiaUPC" w:cs="CordiaUPC"/>
                <w:color w:val="000000" w:themeColor="text1"/>
                <w:sz w:val="24"/>
                <w:szCs w:val="24"/>
              </w:rPr>
              <w:t>)</w:t>
            </w:r>
          </w:p>
        </w:tc>
        <w:tc>
          <w:tcPr>
            <w:tcW w:w="218" w:type="dxa"/>
          </w:tcPr>
          <w:p w14:paraId="621EA25D"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209" w:type="dxa"/>
          </w:tcPr>
          <w:p w14:paraId="4C47C5DE" w14:textId="072DD1BE" w:rsidR="00A66627" w:rsidRPr="00847E41" w:rsidRDefault="00A66627" w:rsidP="00A66627">
            <w:pPr>
              <w:tabs>
                <w:tab w:val="decimal" w:pos="853"/>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(1,</w:t>
            </w:r>
            <w:r w:rsidR="00B32863">
              <w:rPr>
                <w:rFonts w:ascii="CordiaUPC" w:hAnsi="CordiaUPC" w:cs="CordiaUPC"/>
                <w:color w:val="000000" w:themeColor="text1"/>
                <w:sz w:val="24"/>
                <w:szCs w:val="24"/>
              </w:rPr>
              <w:t>358</w:t>
            </w:r>
            <w:r>
              <w:rPr>
                <w:rFonts w:ascii="CordiaUPC" w:hAnsi="CordiaUPC" w:cs="CordiaUPC"/>
                <w:color w:val="000000" w:themeColor="text1"/>
                <w:sz w:val="24"/>
                <w:szCs w:val="24"/>
              </w:rPr>
              <w:t>)</w:t>
            </w:r>
          </w:p>
        </w:tc>
      </w:tr>
      <w:tr w:rsidR="00A66627" w:rsidRPr="0082241F" w14:paraId="3E1F851D" w14:textId="77777777" w:rsidTr="002B403F">
        <w:trPr>
          <w:trHeight w:val="186"/>
        </w:trPr>
        <w:tc>
          <w:tcPr>
            <w:tcW w:w="4248" w:type="dxa"/>
          </w:tcPr>
          <w:p w14:paraId="2DF42D89" w14:textId="77777777" w:rsidR="00A66627" w:rsidRPr="00847E41" w:rsidRDefault="00A66627" w:rsidP="00A66627">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0" w:type="dxa"/>
          </w:tcPr>
          <w:p w14:paraId="0B839A8B" w14:textId="77511A0B" w:rsidR="00A66627" w:rsidRPr="00847E41" w:rsidRDefault="00A66627" w:rsidP="00A66627">
            <w:pPr>
              <w:tabs>
                <w:tab w:val="decimal" w:pos="728"/>
              </w:tabs>
              <w:spacing w:line="240" w:lineRule="exact"/>
              <w:ind w:left="-37" w:right="-107"/>
              <w:rPr>
                <w:rFonts w:ascii="CordiaUPC" w:hAnsi="CordiaUPC" w:cs="CordiaUPC"/>
                <w:sz w:val="26"/>
                <w:szCs w:val="26"/>
              </w:rPr>
            </w:pPr>
            <w:r>
              <w:rPr>
                <w:rFonts w:ascii="CordiaUPC" w:hAnsi="CordiaUPC" w:cs="CordiaUPC"/>
                <w:color w:val="000000" w:themeColor="text1"/>
                <w:sz w:val="24"/>
                <w:szCs w:val="24"/>
              </w:rPr>
              <w:t>-</w:t>
            </w:r>
          </w:p>
        </w:tc>
        <w:tc>
          <w:tcPr>
            <w:tcW w:w="223" w:type="dxa"/>
          </w:tcPr>
          <w:p w14:paraId="52CC7BB2"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161" w:type="dxa"/>
          </w:tcPr>
          <w:p w14:paraId="09B23428" w14:textId="7D61126D" w:rsidR="00A66627" w:rsidRPr="00847E41" w:rsidRDefault="00A66627" w:rsidP="00A66627">
            <w:pPr>
              <w:tabs>
                <w:tab w:val="decimal" w:pos="843"/>
              </w:tabs>
              <w:spacing w:line="240" w:lineRule="exact"/>
              <w:ind w:right="-107"/>
              <w:rPr>
                <w:rFonts w:ascii="CordiaUPC" w:hAnsi="CordiaUPC" w:cs="CordiaUPC"/>
                <w:sz w:val="26"/>
                <w:szCs w:val="26"/>
              </w:rPr>
            </w:pPr>
            <w:r>
              <w:rPr>
                <w:rFonts w:ascii="CordiaUPC" w:hAnsi="CordiaUPC" w:cs="CordiaUPC"/>
                <w:color w:val="000000" w:themeColor="text1"/>
                <w:sz w:val="24"/>
                <w:szCs w:val="24"/>
              </w:rPr>
              <w:t>-</w:t>
            </w:r>
          </w:p>
        </w:tc>
        <w:tc>
          <w:tcPr>
            <w:tcW w:w="218" w:type="dxa"/>
          </w:tcPr>
          <w:p w14:paraId="1487A9DE"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093" w:type="dxa"/>
          </w:tcPr>
          <w:p w14:paraId="338C5A21" w14:textId="0E16AAB7" w:rsidR="00A66627" w:rsidRPr="00847E41" w:rsidRDefault="00A66627" w:rsidP="00A66627">
            <w:pPr>
              <w:tabs>
                <w:tab w:val="decimal" w:pos="819"/>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w:t>
            </w:r>
            <w:r w:rsidR="00B32863">
              <w:rPr>
                <w:rFonts w:ascii="CordiaUPC" w:hAnsi="CordiaUPC" w:cs="CordiaUPC"/>
                <w:color w:val="000000" w:themeColor="text1"/>
                <w:sz w:val="24"/>
                <w:szCs w:val="24"/>
              </w:rPr>
              <w:t>3</w:t>
            </w:r>
            <w:r>
              <w:rPr>
                <w:rFonts w:ascii="CordiaUPC" w:hAnsi="CordiaUPC" w:cs="CordiaUPC"/>
                <w:color w:val="000000" w:themeColor="text1"/>
                <w:sz w:val="24"/>
                <w:szCs w:val="24"/>
              </w:rPr>
              <w:t>,</w:t>
            </w:r>
            <w:r w:rsidR="00B32863">
              <w:rPr>
                <w:rFonts w:ascii="CordiaUPC" w:hAnsi="CordiaUPC" w:cs="CordiaUPC"/>
                <w:color w:val="000000" w:themeColor="text1"/>
                <w:sz w:val="24"/>
                <w:szCs w:val="24"/>
              </w:rPr>
              <w:t>751</w:t>
            </w:r>
            <w:r>
              <w:rPr>
                <w:rFonts w:ascii="CordiaUPC" w:hAnsi="CordiaUPC" w:cs="CordiaUPC"/>
                <w:color w:val="000000" w:themeColor="text1"/>
                <w:sz w:val="24"/>
                <w:szCs w:val="24"/>
              </w:rPr>
              <w:t>)</w:t>
            </w:r>
          </w:p>
        </w:tc>
        <w:tc>
          <w:tcPr>
            <w:tcW w:w="218" w:type="dxa"/>
          </w:tcPr>
          <w:p w14:paraId="2A6A6B79" w14:textId="77777777" w:rsidR="00A66627" w:rsidRPr="00847E41" w:rsidRDefault="00A66627" w:rsidP="00A66627">
            <w:pPr>
              <w:tabs>
                <w:tab w:val="decimal" w:pos="644"/>
              </w:tabs>
              <w:spacing w:line="240" w:lineRule="exact"/>
              <w:ind w:right="-107"/>
              <w:rPr>
                <w:rFonts w:ascii="CordiaUPC" w:hAnsi="CordiaUPC" w:cs="CordiaUPC"/>
                <w:sz w:val="26"/>
                <w:szCs w:val="26"/>
              </w:rPr>
            </w:pPr>
          </w:p>
        </w:tc>
        <w:tc>
          <w:tcPr>
            <w:tcW w:w="1209" w:type="dxa"/>
          </w:tcPr>
          <w:p w14:paraId="4FA9BF5F" w14:textId="631F49D2" w:rsidR="00A66627" w:rsidRPr="00847E41" w:rsidRDefault="00A66627" w:rsidP="00A66627">
            <w:pPr>
              <w:tabs>
                <w:tab w:val="decimal" w:pos="853"/>
              </w:tabs>
              <w:spacing w:line="240" w:lineRule="exact"/>
              <w:ind w:left="-54" w:right="-107"/>
              <w:rPr>
                <w:rFonts w:ascii="CordiaUPC" w:hAnsi="CordiaUPC" w:cs="CordiaUPC"/>
                <w:sz w:val="26"/>
                <w:szCs w:val="26"/>
              </w:rPr>
            </w:pPr>
            <w:r>
              <w:rPr>
                <w:rFonts w:ascii="CordiaUPC" w:hAnsi="CordiaUPC" w:cs="CordiaUPC"/>
                <w:color w:val="000000" w:themeColor="text1"/>
                <w:sz w:val="24"/>
                <w:szCs w:val="24"/>
              </w:rPr>
              <w:t>(</w:t>
            </w:r>
            <w:r w:rsidR="00B32863">
              <w:rPr>
                <w:rFonts w:ascii="CordiaUPC" w:hAnsi="CordiaUPC" w:cs="CordiaUPC"/>
                <w:color w:val="000000" w:themeColor="text1"/>
                <w:sz w:val="24"/>
                <w:szCs w:val="24"/>
              </w:rPr>
              <w:t>3</w:t>
            </w:r>
            <w:r>
              <w:rPr>
                <w:rFonts w:ascii="CordiaUPC" w:hAnsi="CordiaUPC" w:cs="CordiaUPC"/>
                <w:color w:val="000000" w:themeColor="text1"/>
                <w:sz w:val="24"/>
                <w:szCs w:val="24"/>
              </w:rPr>
              <w:t>,</w:t>
            </w:r>
            <w:r w:rsidR="00B32863">
              <w:rPr>
                <w:rFonts w:ascii="CordiaUPC" w:hAnsi="CordiaUPC" w:cs="CordiaUPC"/>
                <w:color w:val="000000" w:themeColor="text1"/>
                <w:sz w:val="24"/>
                <w:szCs w:val="24"/>
              </w:rPr>
              <w:t>751</w:t>
            </w:r>
            <w:r>
              <w:rPr>
                <w:rFonts w:ascii="CordiaUPC" w:hAnsi="CordiaUPC" w:cs="CordiaUPC"/>
                <w:color w:val="000000" w:themeColor="text1"/>
                <w:sz w:val="24"/>
                <w:szCs w:val="24"/>
              </w:rPr>
              <w:t>)</w:t>
            </w:r>
          </w:p>
        </w:tc>
      </w:tr>
      <w:tr w:rsidR="00313B16" w:rsidRPr="0082241F" w14:paraId="75B46C42" w14:textId="77777777" w:rsidTr="002B403F">
        <w:trPr>
          <w:trHeight w:val="186"/>
        </w:trPr>
        <w:tc>
          <w:tcPr>
            <w:tcW w:w="4248" w:type="dxa"/>
            <w:vAlign w:val="bottom"/>
          </w:tcPr>
          <w:p w14:paraId="5A428F10" w14:textId="77777777" w:rsidR="00313B16" w:rsidRPr="00847E41" w:rsidRDefault="00313B16" w:rsidP="00313B16">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0" w:type="dxa"/>
            <w:tcBorders>
              <w:top w:val="single" w:sz="4" w:space="0" w:color="auto"/>
              <w:bottom w:val="double" w:sz="4" w:space="0" w:color="auto"/>
            </w:tcBorders>
          </w:tcPr>
          <w:p w14:paraId="4677375F" w14:textId="589F20A2" w:rsidR="00313B16" w:rsidRPr="00847E41" w:rsidRDefault="00313B16" w:rsidP="00313B16">
            <w:pPr>
              <w:tabs>
                <w:tab w:val="decimal" w:pos="728"/>
              </w:tabs>
              <w:spacing w:line="240" w:lineRule="exact"/>
              <w:ind w:left="-37"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6,974</w:t>
            </w:r>
          </w:p>
        </w:tc>
        <w:tc>
          <w:tcPr>
            <w:tcW w:w="223" w:type="dxa"/>
          </w:tcPr>
          <w:p w14:paraId="66941A31"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tcPr>
          <w:p w14:paraId="5ABDAC1B" w14:textId="6BB3D837" w:rsidR="00313B16" w:rsidRPr="00847E41" w:rsidRDefault="00313B16" w:rsidP="00313B16">
            <w:pPr>
              <w:tabs>
                <w:tab w:val="decimal" w:pos="843"/>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13,579</w:t>
            </w:r>
          </w:p>
        </w:tc>
        <w:tc>
          <w:tcPr>
            <w:tcW w:w="218" w:type="dxa"/>
          </w:tcPr>
          <w:p w14:paraId="39806DA3"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tcPr>
          <w:p w14:paraId="0EFADA4A" w14:textId="6D7AAF5D" w:rsidR="00313B16" w:rsidRPr="00847E41" w:rsidRDefault="00313B16" w:rsidP="00313B16">
            <w:pPr>
              <w:tabs>
                <w:tab w:val="decimal" w:pos="819"/>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12,979</w:t>
            </w:r>
          </w:p>
        </w:tc>
        <w:tc>
          <w:tcPr>
            <w:tcW w:w="218" w:type="dxa"/>
          </w:tcPr>
          <w:p w14:paraId="4894F4B7" w14:textId="77777777" w:rsidR="00313B16" w:rsidRPr="00847E41" w:rsidRDefault="00313B16" w:rsidP="00313B16">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tcPr>
          <w:p w14:paraId="157CF44A" w14:textId="16A66684" w:rsidR="00313B16" w:rsidRPr="00847E41" w:rsidRDefault="00313B16" w:rsidP="00313B16">
            <w:pPr>
              <w:tabs>
                <w:tab w:val="decimal" w:pos="853"/>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4"/>
                <w:szCs w:val="24"/>
              </w:rPr>
              <w:t>33,532</w:t>
            </w:r>
          </w:p>
        </w:tc>
      </w:tr>
    </w:tbl>
    <w:p w14:paraId="504A8DB8" w14:textId="572BBD0F" w:rsidR="00E918AA" w:rsidRDefault="00E918AA" w:rsidP="00847E41">
      <w:pPr>
        <w:spacing w:line="240" w:lineRule="atLeast"/>
        <w:ind w:left="547"/>
        <w:jc w:val="thaiDistribute"/>
        <w:rPr>
          <w:rFonts w:ascii="CordiaUPC" w:hAnsi="CordiaUPC" w:cs="CordiaUPC"/>
          <w:sz w:val="26"/>
          <w:szCs w:val="26"/>
          <w:lang w:eastAsia="x-none"/>
        </w:rPr>
      </w:pPr>
    </w:p>
    <w:p w14:paraId="4400D3E5" w14:textId="77777777" w:rsidR="00E918AA" w:rsidRDefault="00E918AA" w:rsidP="00847E41">
      <w:pPr>
        <w:spacing w:line="240" w:lineRule="atLeast"/>
        <w:ind w:left="547"/>
        <w:jc w:val="thaiDistribute"/>
        <w:rPr>
          <w:rFonts w:ascii="CordiaUPC" w:hAnsi="CordiaUPC" w:cs="CordiaUPC"/>
          <w:sz w:val="26"/>
          <w:szCs w:val="26"/>
          <w:cs/>
          <w:lang w:eastAsia="x-none" w:bidi="th-TH"/>
        </w:rPr>
      </w:pPr>
    </w:p>
    <w:p w14:paraId="63F43161" w14:textId="2A1743EF" w:rsidR="00E918AA" w:rsidRDefault="00E918AA" w:rsidP="00847E41">
      <w:pPr>
        <w:spacing w:line="240" w:lineRule="atLeast"/>
        <w:ind w:left="547"/>
        <w:jc w:val="thaiDistribute"/>
        <w:rPr>
          <w:rFonts w:ascii="CordiaUPC" w:hAnsi="CordiaUPC" w:cs="CordiaUPC"/>
          <w:sz w:val="26"/>
          <w:szCs w:val="26"/>
          <w:lang w:eastAsia="x-none"/>
        </w:rPr>
      </w:pPr>
    </w:p>
    <w:p w14:paraId="4547C7F5" w14:textId="77777777" w:rsidR="00E918AA" w:rsidRPr="00E918AA" w:rsidRDefault="00E918AA" w:rsidP="00E918AA">
      <w:pPr>
        <w:spacing w:line="240" w:lineRule="atLeast"/>
        <w:jc w:val="thaiDistribute"/>
        <w:rPr>
          <w:rFonts w:ascii="CordiaUPC" w:hAnsi="CordiaUPC" w:cs="CordiaUPC"/>
          <w:sz w:val="40"/>
          <w:szCs w:val="40"/>
          <w:lang w:eastAsia="x-none"/>
        </w:rPr>
      </w:pP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E918AA" w:rsidRPr="0082241F" w14:paraId="0EFEE3DF" w14:textId="77777777" w:rsidTr="002B403F">
        <w:trPr>
          <w:trHeight w:val="226"/>
        </w:trPr>
        <w:tc>
          <w:tcPr>
            <w:tcW w:w="4248" w:type="dxa"/>
            <w:vMerge w:val="restart"/>
          </w:tcPr>
          <w:p w14:paraId="4C5FCED9"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p w14:paraId="128F4529" w14:textId="77777777" w:rsidR="00E918AA" w:rsidRPr="00847E41" w:rsidRDefault="00E918AA" w:rsidP="002B403F">
            <w:pPr>
              <w:spacing w:line="240" w:lineRule="exact"/>
              <w:rPr>
                <w:rFonts w:ascii="CordiaUPC" w:hAnsi="CordiaUPC" w:cs="CordiaUPC"/>
                <w:b/>
                <w:bCs/>
                <w:color w:val="000000"/>
                <w:sz w:val="26"/>
                <w:szCs w:val="26"/>
                <w:lang w:val="en-US"/>
              </w:rPr>
            </w:pPr>
          </w:p>
        </w:tc>
        <w:tc>
          <w:tcPr>
            <w:tcW w:w="5292" w:type="dxa"/>
            <w:gridSpan w:val="7"/>
          </w:tcPr>
          <w:p w14:paraId="1D5CDFB5" w14:textId="77777777" w:rsidR="00E918AA" w:rsidRPr="002716F3" w:rsidRDefault="00E918AA" w:rsidP="002B403F">
            <w:pPr>
              <w:spacing w:line="240" w:lineRule="exact"/>
              <w:ind w:left="-108" w:right="-88"/>
              <w:jc w:val="center"/>
              <w:rPr>
                <w:rFonts w:ascii="CordiaUPC" w:hAnsi="CordiaUPC" w:cs="CordiaUPC"/>
                <w:b/>
                <w:bCs/>
                <w:sz w:val="26"/>
                <w:szCs w:val="26"/>
              </w:rPr>
            </w:pPr>
            <w:r w:rsidRPr="002716F3">
              <w:rPr>
                <w:rFonts w:ascii="CordiaUPC" w:hAnsi="CordiaUPC" w:cs="CordiaUPC" w:hint="cs"/>
                <w:b/>
                <w:bCs/>
                <w:sz w:val="26"/>
                <w:szCs w:val="26"/>
              </w:rPr>
              <w:t>Bank only</w:t>
            </w:r>
          </w:p>
        </w:tc>
      </w:tr>
      <w:tr w:rsidR="00E918AA" w:rsidRPr="0082241F" w14:paraId="676787A7" w14:textId="77777777" w:rsidTr="002B403F">
        <w:trPr>
          <w:trHeight w:val="225"/>
        </w:trPr>
        <w:tc>
          <w:tcPr>
            <w:tcW w:w="4248" w:type="dxa"/>
            <w:vMerge/>
          </w:tcPr>
          <w:p w14:paraId="63788F91"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292" w:type="dxa"/>
            <w:gridSpan w:val="7"/>
          </w:tcPr>
          <w:p w14:paraId="2328984D" w14:textId="57394820" w:rsidR="00E918AA" w:rsidRPr="002716F3" w:rsidRDefault="00BC60B9" w:rsidP="002B403F">
            <w:pPr>
              <w:spacing w:line="240" w:lineRule="exact"/>
              <w:ind w:left="-108" w:right="-88"/>
              <w:jc w:val="center"/>
              <w:rPr>
                <w:rFonts w:ascii="CordiaUPC" w:hAnsi="CordiaUPC" w:cs="CordiaUPC"/>
                <w:b/>
                <w:bCs/>
                <w:sz w:val="26"/>
                <w:szCs w:val="26"/>
              </w:rPr>
            </w:pPr>
            <w:r>
              <w:rPr>
                <w:rFonts w:ascii="CordiaUPC" w:hAnsi="CordiaUPC" w:cs="CordiaUPC"/>
                <w:sz w:val="26"/>
                <w:szCs w:val="26"/>
              </w:rPr>
              <w:t>31 December 2020</w:t>
            </w:r>
          </w:p>
        </w:tc>
      </w:tr>
      <w:tr w:rsidR="00E918AA" w:rsidRPr="0082241F" w14:paraId="1D1D7E83" w14:textId="77777777" w:rsidTr="002B403F">
        <w:trPr>
          <w:trHeight w:val="186"/>
        </w:trPr>
        <w:tc>
          <w:tcPr>
            <w:tcW w:w="4248" w:type="dxa"/>
          </w:tcPr>
          <w:p w14:paraId="09CC0F07"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74692E9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3" w:type="dxa"/>
          </w:tcPr>
          <w:p w14:paraId="022D801F"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2698E554"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52A2869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4012D6E7"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Lifetime</w:t>
            </w:r>
          </w:p>
        </w:tc>
        <w:tc>
          <w:tcPr>
            <w:tcW w:w="218" w:type="dxa"/>
          </w:tcPr>
          <w:p w14:paraId="2DCB39A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686F9E6C"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10013A43" w14:textId="77777777" w:rsidTr="002B403F">
        <w:trPr>
          <w:trHeight w:val="186"/>
        </w:trPr>
        <w:tc>
          <w:tcPr>
            <w:tcW w:w="4248" w:type="dxa"/>
          </w:tcPr>
          <w:p w14:paraId="0F8B22F0"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67C7FF4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223" w:type="dxa"/>
          </w:tcPr>
          <w:p w14:paraId="7E98C8BD"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4659F039"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0361946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5186D0CA"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18" w:type="dxa"/>
          </w:tcPr>
          <w:p w14:paraId="3C04B70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1BEDE1EE"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6E21449F" w14:textId="77777777" w:rsidTr="002B403F">
        <w:trPr>
          <w:trHeight w:val="186"/>
        </w:trPr>
        <w:tc>
          <w:tcPr>
            <w:tcW w:w="4248" w:type="dxa"/>
          </w:tcPr>
          <w:p w14:paraId="1A24C4CE"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0F9EC99D"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12-month</w:t>
            </w:r>
          </w:p>
        </w:tc>
        <w:tc>
          <w:tcPr>
            <w:tcW w:w="223" w:type="dxa"/>
          </w:tcPr>
          <w:p w14:paraId="59A9370B"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4BB184E0"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not credit</w:t>
            </w:r>
          </w:p>
        </w:tc>
        <w:tc>
          <w:tcPr>
            <w:tcW w:w="218" w:type="dxa"/>
          </w:tcPr>
          <w:p w14:paraId="74436415"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58636A3F"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credit</w:t>
            </w:r>
          </w:p>
        </w:tc>
        <w:tc>
          <w:tcPr>
            <w:tcW w:w="218" w:type="dxa"/>
          </w:tcPr>
          <w:p w14:paraId="78EFCD06"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22994CBA" w14:textId="77777777" w:rsidR="00E918AA" w:rsidRPr="00847E41" w:rsidRDefault="00E918AA" w:rsidP="002B403F">
            <w:pPr>
              <w:spacing w:line="240" w:lineRule="exact"/>
              <w:jc w:val="center"/>
              <w:rPr>
                <w:rFonts w:ascii="CordiaUPC" w:hAnsi="CordiaUPC" w:cs="CordiaUPC"/>
                <w:sz w:val="26"/>
                <w:szCs w:val="26"/>
              </w:rPr>
            </w:pPr>
          </w:p>
        </w:tc>
      </w:tr>
      <w:tr w:rsidR="00E918AA" w:rsidRPr="0082241F" w14:paraId="16CBA7AC" w14:textId="77777777" w:rsidTr="002B403F">
        <w:trPr>
          <w:trHeight w:val="186"/>
        </w:trPr>
        <w:tc>
          <w:tcPr>
            <w:tcW w:w="4248" w:type="dxa"/>
          </w:tcPr>
          <w:p w14:paraId="0D528BCA"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1170" w:type="dxa"/>
            <w:vAlign w:val="bottom"/>
          </w:tcPr>
          <w:p w14:paraId="32C979F5"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ECL</w:t>
            </w:r>
          </w:p>
        </w:tc>
        <w:tc>
          <w:tcPr>
            <w:tcW w:w="223" w:type="dxa"/>
          </w:tcPr>
          <w:p w14:paraId="765880F8"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161" w:type="dxa"/>
            <w:vAlign w:val="bottom"/>
          </w:tcPr>
          <w:p w14:paraId="3C58A98C"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306D38A7"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093" w:type="dxa"/>
            <w:vAlign w:val="bottom"/>
          </w:tcPr>
          <w:p w14:paraId="69231B82" w14:textId="77777777" w:rsidR="00E918AA" w:rsidRPr="00847E41" w:rsidRDefault="00E918AA" w:rsidP="002B403F">
            <w:pPr>
              <w:spacing w:line="240" w:lineRule="exact"/>
              <w:ind w:left="-108" w:right="-88"/>
              <w:jc w:val="center"/>
              <w:rPr>
                <w:rFonts w:ascii="CordiaUPC" w:hAnsi="CordiaUPC" w:cs="CordiaUPC"/>
                <w:sz w:val="26"/>
                <w:szCs w:val="26"/>
              </w:rPr>
            </w:pPr>
            <w:r w:rsidRPr="00847E41">
              <w:rPr>
                <w:rFonts w:ascii="CordiaUPC" w:hAnsi="CordiaUPC" w:cs="CordiaUPC" w:hint="cs"/>
                <w:sz w:val="26"/>
                <w:szCs w:val="26"/>
              </w:rPr>
              <w:t>impaired</w:t>
            </w:r>
          </w:p>
        </w:tc>
        <w:tc>
          <w:tcPr>
            <w:tcW w:w="218" w:type="dxa"/>
          </w:tcPr>
          <w:p w14:paraId="02E336F4" w14:textId="77777777" w:rsidR="00E918AA" w:rsidRPr="00847E41" w:rsidRDefault="00E918AA" w:rsidP="002B403F">
            <w:pPr>
              <w:spacing w:line="240" w:lineRule="exact"/>
              <w:ind w:left="-108" w:right="-88"/>
              <w:jc w:val="center"/>
              <w:rPr>
                <w:rFonts w:ascii="CordiaUPC" w:hAnsi="CordiaUPC" w:cs="CordiaUPC"/>
                <w:sz w:val="26"/>
                <w:szCs w:val="26"/>
              </w:rPr>
            </w:pPr>
          </w:p>
        </w:tc>
        <w:tc>
          <w:tcPr>
            <w:tcW w:w="1209" w:type="dxa"/>
            <w:vAlign w:val="bottom"/>
          </w:tcPr>
          <w:p w14:paraId="61BFD141" w14:textId="77777777" w:rsidR="00E918AA" w:rsidRPr="00847E41" w:rsidRDefault="00E918AA" w:rsidP="002B403F">
            <w:pPr>
              <w:spacing w:line="240" w:lineRule="exact"/>
              <w:jc w:val="center"/>
              <w:rPr>
                <w:rFonts w:ascii="CordiaUPC" w:hAnsi="CordiaUPC" w:cs="CordiaUPC"/>
                <w:sz w:val="26"/>
                <w:szCs w:val="26"/>
              </w:rPr>
            </w:pPr>
            <w:r w:rsidRPr="00847E41">
              <w:rPr>
                <w:rFonts w:ascii="CordiaUPC" w:hAnsi="CordiaUPC" w:cs="CordiaUPC" w:hint="cs"/>
                <w:sz w:val="26"/>
                <w:szCs w:val="26"/>
              </w:rPr>
              <w:t>Total</w:t>
            </w:r>
          </w:p>
        </w:tc>
      </w:tr>
      <w:tr w:rsidR="00E918AA" w:rsidRPr="0082241F" w14:paraId="2FC9AD9A" w14:textId="77777777" w:rsidTr="002B403F">
        <w:trPr>
          <w:trHeight w:val="186"/>
        </w:trPr>
        <w:tc>
          <w:tcPr>
            <w:tcW w:w="4248" w:type="dxa"/>
          </w:tcPr>
          <w:p w14:paraId="1DEC4209" w14:textId="77777777" w:rsidR="00E918AA" w:rsidRPr="00847E41" w:rsidRDefault="00E918AA" w:rsidP="002B403F">
            <w:pPr>
              <w:spacing w:line="240" w:lineRule="exact"/>
              <w:ind w:left="180" w:hanging="180"/>
              <w:rPr>
                <w:rFonts w:ascii="CordiaUPC" w:hAnsi="CordiaUPC" w:cs="CordiaUPC"/>
                <w:b/>
                <w:bCs/>
                <w:color w:val="000000"/>
                <w:sz w:val="26"/>
                <w:szCs w:val="26"/>
                <w:lang w:val="en-US"/>
              </w:rPr>
            </w:pPr>
          </w:p>
        </w:tc>
        <w:tc>
          <w:tcPr>
            <w:tcW w:w="5292" w:type="dxa"/>
            <w:gridSpan w:val="7"/>
            <w:vAlign w:val="bottom"/>
          </w:tcPr>
          <w:p w14:paraId="0BAE10DD" w14:textId="77777777" w:rsidR="00E918AA" w:rsidRPr="00847E41" w:rsidRDefault="00E918AA" w:rsidP="002B403F">
            <w:pPr>
              <w:tabs>
                <w:tab w:val="decimal" w:pos="765"/>
                <w:tab w:val="decimal" w:pos="1096"/>
              </w:tabs>
              <w:spacing w:line="240" w:lineRule="exact"/>
              <w:ind w:right="162"/>
              <w:jc w:val="center"/>
              <w:rPr>
                <w:rFonts w:ascii="CordiaUPC" w:hAnsi="CordiaUPC" w:cs="CordiaUPC"/>
                <w:i/>
                <w:iCs/>
                <w:sz w:val="26"/>
                <w:szCs w:val="26"/>
              </w:rPr>
            </w:pPr>
            <w:r w:rsidRPr="00847E41">
              <w:rPr>
                <w:rFonts w:ascii="CordiaUPC" w:hAnsi="CordiaUPC" w:cs="CordiaUPC" w:hint="cs"/>
                <w:i/>
                <w:iCs/>
                <w:sz w:val="26"/>
                <w:szCs w:val="26"/>
              </w:rPr>
              <w:t>(in million Baht)</w:t>
            </w:r>
          </w:p>
        </w:tc>
      </w:tr>
      <w:tr w:rsidR="00E918AA" w:rsidRPr="0082241F" w14:paraId="0DE74C15" w14:textId="77777777" w:rsidTr="002B403F">
        <w:trPr>
          <w:trHeight w:val="186"/>
        </w:trPr>
        <w:tc>
          <w:tcPr>
            <w:tcW w:w="4248" w:type="dxa"/>
            <w:vAlign w:val="bottom"/>
          </w:tcPr>
          <w:p w14:paraId="6715B313"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Investments </w:t>
            </w:r>
          </w:p>
        </w:tc>
        <w:tc>
          <w:tcPr>
            <w:tcW w:w="1170" w:type="dxa"/>
            <w:vAlign w:val="bottom"/>
          </w:tcPr>
          <w:p w14:paraId="4683E0B4"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4C503C72"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3D2BC03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527935C0"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0F0FDCB2"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6E925940"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7F76DC1D" w14:textId="77777777" w:rsidR="00E918AA" w:rsidRPr="00847E41" w:rsidRDefault="00E918AA" w:rsidP="002B403F">
            <w:pPr>
              <w:tabs>
                <w:tab w:val="decimal" w:pos="711"/>
              </w:tabs>
              <w:spacing w:line="240" w:lineRule="exact"/>
              <w:ind w:left="-54" w:right="-107"/>
              <w:rPr>
                <w:rFonts w:ascii="CordiaUPC" w:hAnsi="CordiaUPC" w:cs="CordiaUPC"/>
                <w:b/>
                <w:bCs/>
                <w:color w:val="FFFFFF" w:themeColor="background1"/>
                <w:sz w:val="26"/>
                <w:szCs w:val="26"/>
              </w:rPr>
            </w:pPr>
          </w:p>
        </w:tc>
      </w:tr>
      <w:tr w:rsidR="00E918AA" w:rsidRPr="0082241F" w14:paraId="3F7CF816" w14:textId="77777777" w:rsidTr="002B403F">
        <w:trPr>
          <w:trHeight w:val="186"/>
        </w:trPr>
        <w:tc>
          <w:tcPr>
            <w:tcW w:w="4248" w:type="dxa"/>
          </w:tcPr>
          <w:p w14:paraId="7D5E8BBB" w14:textId="46DD3C80"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 - adjusted</w:t>
            </w:r>
          </w:p>
        </w:tc>
        <w:tc>
          <w:tcPr>
            <w:tcW w:w="1170" w:type="dxa"/>
            <w:vAlign w:val="bottom"/>
          </w:tcPr>
          <w:p w14:paraId="2F23776D"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23</w:t>
            </w:r>
          </w:p>
        </w:tc>
        <w:tc>
          <w:tcPr>
            <w:tcW w:w="223" w:type="dxa"/>
            <w:vAlign w:val="bottom"/>
          </w:tcPr>
          <w:p w14:paraId="7EA9590D"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41CA3A5D" w14:textId="77777777" w:rsidR="00E918AA" w:rsidRPr="00847E41" w:rsidRDefault="00E918AA" w:rsidP="002B403F">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062DD855"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27D0E07D" w14:textId="77777777" w:rsidR="00E918AA" w:rsidRPr="00847E41"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50</w:t>
            </w:r>
          </w:p>
        </w:tc>
        <w:tc>
          <w:tcPr>
            <w:tcW w:w="218" w:type="dxa"/>
            <w:vAlign w:val="bottom"/>
          </w:tcPr>
          <w:p w14:paraId="1340EA50"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3C69BCCE" w14:textId="77777777" w:rsidR="00E918AA" w:rsidRPr="00847E41"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73</w:t>
            </w:r>
          </w:p>
        </w:tc>
      </w:tr>
      <w:tr w:rsidR="00E918AA" w:rsidRPr="0082241F" w14:paraId="1AE1255B" w14:textId="77777777" w:rsidTr="002B403F">
        <w:trPr>
          <w:trHeight w:val="186"/>
        </w:trPr>
        <w:tc>
          <w:tcPr>
            <w:tcW w:w="4248" w:type="dxa"/>
          </w:tcPr>
          <w:p w14:paraId="3846483F"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vAlign w:val="bottom"/>
          </w:tcPr>
          <w:p w14:paraId="7B4E7412"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w:t>
            </w:r>
          </w:p>
        </w:tc>
        <w:tc>
          <w:tcPr>
            <w:tcW w:w="223" w:type="dxa"/>
            <w:vAlign w:val="bottom"/>
          </w:tcPr>
          <w:p w14:paraId="0BC7D8EB"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0CD964F3" w14:textId="77777777" w:rsidR="00E918AA" w:rsidRPr="00847E41" w:rsidRDefault="00E918AA" w:rsidP="002B403F">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0B026CE3"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7717F330" w14:textId="77777777" w:rsidR="00E918AA" w:rsidRPr="00847E41"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6CD97783"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6DCADF30" w14:textId="77777777" w:rsidR="00E918AA" w:rsidRPr="00847E41"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w:t>
            </w:r>
          </w:p>
        </w:tc>
      </w:tr>
      <w:tr w:rsidR="00E918AA" w:rsidRPr="0082241F" w14:paraId="4C985D91" w14:textId="77777777" w:rsidTr="002B403F">
        <w:trPr>
          <w:trHeight w:val="186"/>
        </w:trPr>
        <w:tc>
          <w:tcPr>
            <w:tcW w:w="4248" w:type="dxa"/>
          </w:tcPr>
          <w:p w14:paraId="4A62E3B5"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Purchased or acquired</w:t>
            </w:r>
          </w:p>
        </w:tc>
        <w:tc>
          <w:tcPr>
            <w:tcW w:w="1170" w:type="dxa"/>
            <w:vAlign w:val="bottom"/>
          </w:tcPr>
          <w:p w14:paraId="4EC673D0"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29</w:t>
            </w:r>
          </w:p>
        </w:tc>
        <w:tc>
          <w:tcPr>
            <w:tcW w:w="223" w:type="dxa"/>
            <w:vAlign w:val="bottom"/>
          </w:tcPr>
          <w:p w14:paraId="2E55E355"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vAlign w:val="bottom"/>
          </w:tcPr>
          <w:p w14:paraId="2FFEF584" w14:textId="77777777" w:rsidR="00E918AA" w:rsidRPr="00847E41" w:rsidRDefault="00E918AA" w:rsidP="002B403F">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631DA749"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vAlign w:val="bottom"/>
          </w:tcPr>
          <w:p w14:paraId="03A78FAA" w14:textId="77777777" w:rsidR="00E918AA" w:rsidRPr="00847E41"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4E3F0EB3"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vAlign w:val="bottom"/>
          </w:tcPr>
          <w:p w14:paraId="6423CDBB" w14:textId="77777777" w:rsidR="00E918AA" w:rsidRPr="00847E41"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29</w:t>
            </w:r>
          </w:p>
        </w:tc>
      </w:tr>
      <w:tr w:rsidR="00E918AA" w:rsidRPr="0082241F" w14:paraId="7B2C5BC8" w14:textId="77777777" w:rsidTr="002B403F">
        <w:trPr>
          <w:trHeight w:val="186"/>
        </w:trPr>
        <w:tc>
          <w:tcPr>
            <w:tcW w:w="4248" w:type="dxa"/>
          </w:tcPr>
          <w:p w14:paraId="0C4A6D54"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Borders>
              <w:bottom w:val="single" w:sz="4" w:space="0" w:color="auto"/>
            </w:tcBorders>
            <w:vAlign w:val="bottom"/>
          </w:tcPr>
          <w:p w14:paraId="1E50E757" w14:textId="77777777" w:rsidR="00E918AA" w:rsidRPr="00847E41"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w:t>
            </w:r>
          </w:p>
        </w:tc>
        <w:tc>
          <w:tcPr>
            <w:tcW w:w="223" w:type="dxa"/>
            <w:vAlign w:val="bottom"/>
          </w:tcPr>
          <w:p w14:paraId="20C7B472"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tcBorders>
              <w:bottom w:val="single" w:sz="4" w:space="0" w:color="auto"/>
            </w:tcBorders>
            <w:vAlign w:val="bottom"/>
          </w:tcPr>
          <w:p w14:paraId="286249F7" w14:textId="77777777" w:rsidR="00E918AA" w:rsidRPr="00847E41" w:rsidRDefault="00E918AA" w:rsidP="002B403F">
            <w:pPr>
              <w:tabs>
                <w:tab w:val="decimal" w:pos="843"/>
              </w:tabs>
              <w:spacing w:line="240" w:lineRule="exact"/>
              <w:ind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5DBC4652"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tcBorders>
              <w:bottom w:val="single" w:sz="4" w:space="0" w:color="auto"/>
            </w:tcBorders>
            <w:vAlign w:val="bottom"/>
          </w:tcPr>
          <w:p w14:paraId="1AE29D78" w14:textId="77777777" w:rsidR="00E918AA" w:rsidRPr="00847E41"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w:t>
            </w:r>
          </w:p>
        </w:tc>
        <w:tc>
          <w:tcPr>
            <w:tcW w:w="218" w:type="dxa"/>
            <w:vAlign w:val="bottom"/>
          </w:tcPr>
          <w:p w14:paraId="02BFCABB" w14:textId="77777777" w:rsidR="00E918AA" w:rsidRPr="00847E41"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tcBorders>
              <w:bottom w:val="single" w:sz="4" w:space="0" w:color="auto"/>
            </w:tcBorders>
            <w:vAlign w:val="bottom"/>
          </w:tcPr>
          <w:p w14:paraId="12D11C03" w14:textId="77777777" w:rsidR="00E918AA" w:rsidRPr="00847E41"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847E41">
              <w:rPr>
                <w:rFonts w:ascii="CordiaUPC" w:hAnsi="CordiaUPC" w:cs="CordiaUPC" w:hint="cs"/>
                <w:color w:val="000000" w:themeColor="text1"/>
                <w:sz w:val="26"/>
                <w:szCs w:val="26"/>
              </w:rPr>
              <w:t>(17)</w:t>
            </w:r>
          </w:p>
        </w:tc>
      </w:tr>
      <w:tr w:rsidR="00E918AA" w:rsidRPr="0082241F" w14:paraId="52DB500A" w14:textId="77777777" w:rsidTr="002B403F">
        <w:trPr>
          <w:trHeight w:val="186"/>
        </w:trPr>
        <w:tc>
          <w:tcPr>
            <w:tcW w:w="4248" w:type="dxa"/>
            <w:vAlign w:val="bottom"/>
          </w:tcPr>
          <w:p w14:paraId="6FC9FD71"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b/>
                <w:bCs/>
                <w:color w:val="000000"/>
                <w:sz w:val="26"/>
                <w:szCs w:val="26"/>
                <w:lang w:eastAsia="zh-CN"/>
              </w:rPr>
              <w:t>Ending balance</w:t>
            </w:r>
          </w:p>
        </w:tc>
        <w:tc>
          <w:tcPr>
            <w:tcW w:w="1170" w:type="dxa"/>
            <w:tcBorders>
              <w:top w:val="single" w:sz="4" w:space="0" w:color="auto"/>
              <w:bottom w:val="double" w:sz="4" w:space="0" w:color="auto"/>
            </w:tcBorders>
            <w:vAlign w:val="bottom"/>
          </w:tcPr>
          <w:p w14:paraId="330CC692"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33</w:t>
            </w:r>
          </w:p>
        </w:tc>
        <w:tc>
          <w:tcPr>
            <w:tcW w:w="223" w:type="dxa"/>
            <w:vAlign w:val="bottom"/>
          </w:tcPr>
          <w:p w14:paraId="0C2AA5E2"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vAlign w:val="bottom"/>
          </w:tcPr>
          <w:p w14:paraId="5B2A9695" w14:textId="77777777" w:rsidR="00E918AA" w:rsidRPr="00847E41" w:rsidRDefault="00E918AA" w:rsidP="002B403F">
            <w:pPr>
              <w:tabs>
                <w:tab w:val="decimal" w:pos="843"/>
              </w:tabs>
              <w:spacing w:line="240" w:lineRule="exact"/>
              <w:ind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w:t>
            </w:r>
          </w:p>
        </w:tc>
        <w:tc>
          <w:tcPr>
            <w:tcW w:w="218" w:type="dxa"/>
            <w:vAlign w:val="bottom"/>
          </w:tcPr>
          <w:p w14:paraId="0BDFB6E9"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vAlign w:val="bottom"/>
          </w:tcPr>
          <w:p w14:paraId="2078C7E3" w14:textId="77777777" w:rsidR="00E918AA" w:rsidRPr="00847E41" w:rsidRDefault="00E918AA" w:rsidP="002B403F">
            <w:pPr>
              <w:tabs>
                <w:tab w:val="decimal" w:pos="819"/>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50</w:t>
            </w:r>
          </w:p>
        </w:tc>
        <w:tc>
          <w:tcPr>
            <w:tcW w:w="218" w:type="dxa"/>
            <w:vAlign w:val="bottom"/>
          </w:tcPr>
          <w:p w14:paraId="54990EA1"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vAlign w:val="bottom"/>
          </w:tcPr>
          <w:p w14:paraId="0ED3150D" w14:textId="77777777" w:rsidR="00E918AA" w:rsidRPr="00847E41" w:rsidRDefault="00E918AA" w:rsidP="002B403F">
            <w:pPr>
              <w:tabs>
                <w:tab w:val="decimal" w:pos="853"/>
              </w:tabs>
              <w:spacing w:line="240" w:lineRule="exact"/>
              <w:ind w:left="-54" w:right="-107"/>
              <w:rPr>
                <w:rFonts w:ascii="CordiaUPC" w:hAnsi="CordiaUPC" w:cs="CordiaUPC"/>
                <w:b/>
                <w:bCs/>
                <w:color w:val="FFFFFF" w:themeColor="background1"/>
                <w:sz w:val="26"/>
                <w:szCs w:val="26"/>
              </w:rPr>
            </w:pPr>
            <w:r w:rsidRPr="00847E41">
              <w:rPr>
                <w:rFonts w:ascii="CordiaUPC" w:hAnsi="CordiaUPC" w:cs="CordiaUPC" w:hint="cs"/>
                <w:b/>
                <w:bCs/>
                <w:color w:val="000000" w:themeColor="text1"/>
                <w:sz w:val="26"/>
                <w:szCs w:val="26"/>
              </w:rPr>
              <w:t>83</w:t>
            </w:r>
          </w:p>
        </w:tc>
      </w:tr>
      <w:tr w:rsidR="00E918AA" w:rsidRPr="0082241F" w14:paraId="2D37A0AE" w14:textId="77777777" w:rsidTr="002B403F">
        <w:trPr>
          <w:trHeight w:val="186"/>
        </w:trPr>
        <w:tc>
          <w:tcPr>
            <w:tcW w:w="4248" w:type="dxa"/>
            <w:vAlign w:val="bottom"/>
          </w:tcPr>
          <w:p w14:paraId="429A71F0" w14:textId="77777777" w:rsidR="00E918AA" w:rsidRPr="00847E41" w:rsidRDefault="00E918AA" w:rsidP="002B403F">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tcBorders>
            <w:vAlign w:val="bottom"/>
          </w:tcPr>
          <w:p w14:paraId="3A11EA04" w14:textId="77777777" w:rsidR="00E918AA" w:rsidRPr="00847E41" w:rsidRDefault="00E918AA" w:rsidP="002B403F">
            <w:pPr>
              <w:tabs>
                <w:tab w:val="decimal" w:pos="728"/>
              </w:tabs>
              <w:spacing w:line="200" w:lineRule="exact"/>
              <w:ind w:left="-37" w:right="-107"/>
              <w:rPr>
                <w:rFonts w:ascii="CordiaUPC" w:hAnsi="CordiaUPC" w:cs="CordiaUPC"/>
                <w:b/>
                <w:bCs/>
                <w:color w:val="FFFFFF" w:themeColor="background1"/>
                <w:sz w:val="26"/>
                <w:szCs w:val="26"/>
              </w:rPr>
            </w:pPr>
          </w:p>
        </w:tc>
        <w:tc>
          <w:tcPr>
            <w:tcW w:w="223" w:type="dxa"/>
          </w:tcPr>
          <w:p w14:paraId="5C4B6F85" w14:textId="77777777" w:rsidR="00E918AA" w:rsidRPr="00847E41" w:rsidRDefault="00E918AA" w:rsidP="002B403F">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tcBorders>
            <w:vAlign w:val="bottom"/>
          </w:tcPr>
          <w:p w14:paraId="550239E0" w14:textId="77777777" w:rsidR="00E918AA" w:rsidRPr="00847E41" w:rsidRDefault="00E918AA" w:rsidP="002B403F">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51732A2E" w14:textId="77777777" w:rsidR="00E918AA" w:rsidRPr="00847E41" w:rsidRDefault="00E918AA" w:rsidP="002B403F">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tcBorders>
            <w:vAlign w:val="bottom"/>
          </w:tcPr>
          <w:p w14:paraId="4A25FE74" w14:textId="77777777" w:rsidR="00E918AA" w:rsidRPr="00847E41" w:rsidRDefault="00E918AA" w:rsidP="002B403F">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2E9F7684" w14:textId="77777777" w:rsidR="00E918AA" w:rsidRPr="00847E41" w:rsidRDefault="00E918AA" w:rsidP="002B403F">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tcBorders>
            <w:vAlign w:val="bottom"/>
          </w:tcPr>
          <w:p w14:paraId="36927FA5" w14:textId="77777777" w:rsidR="00E918AA" w:rsidRPr="00847E41" w:rsidRDefault="00E918AA" w:rsidP="002B403F">
            <w:pPr>
              <w:tabs>
                <w:tab w:val="decimal" w:pos="853"/>
              </w:tabs>
              <w:spacing w:line="200" w:lineRule="exact"/>
              <w:ind w:left="-54" w:right="-107"/>
              <w:rPr>
                <w:rFonts w:ascii="CordiaUPC" w:hAnsi="CordiaUPC" w:cs="CordiaUPC"/>
                <w:b/>
                <w:bCs/>
                <w:color w:val="FFFFFF" w:themeColor="background1"/>
                <w:sz w:val="26"/>
                <w:szCs w:val="26"/>
              </w:rPr>
            </w:pPr>
          </w:p>
        </w:tc>
      </w:tr>
      <w:tr w:rsidR="00E918AA" w:rsidRPr="0082241F" w14:paraId="7D28B415" w14:textId="77777777" w:rsidTr="002B403F">
        <w:trPr>
          <w:trHeight w:val="186"/>
        </w:trPr>
        <w:tc>
          <w:tcPr>
            <w:tcW w:w="4248" w:type="dxa"/>
            <w:vAlign w:val="bottom"/>
          </w:tcPr>
          <w:p w14:paraId="4A1BEE7B" w14:textId="77777777" w:rsidR="00E918AA" w:rsidRPr="00847E41" w:rsidRDefault="00E918AA" w:rsidP="002B403F">
            <w:pPr>
              <w:spacing w:line="240" w:lineRule="exact"/>
              <w:ind w:left="180" w:hanging="180"/>
              <w:rPr>
                <w:rFonts w:ascii="CordiaUPC" w:eastAsia="Times New Roman" w:hAnsi="CordiaUPC" w:cs="CordiaUPC"/>
                <w:b/>
                <w:bCs/>
                <w:color w:val="000000"/>
                <w:sz w:val="26"/>
                <w:szCs w:val="26"/>
                <w:lang w:eastAsia="zh-CN"/>
              </w:rPr>
            </w:pPr>
            <w:r w:rsidRPr="00847E41">
              <w:rPr>
                <w:rFonts w:ascii="CordiaUPC" w:eastAsia="Times New Roman" w:hAnsi="CordiaUPC" w:cs="CordiaUPC" w:hint="cs"/>
                <w:b/>
                <w:bCs/>
                <w:sz w:val="26"/>
                <w:szCs w:val="26"/>
                <w:lang w:eastAsia="zh-CN"/>
              </w:rPr>
              <w:t xml:space="preserve">Loans to customers and accrued interest </w:t>
            </w:r>
          </w:p>
        </w:tc>
        <w:tc>
          <w:tcPr>
            <w:tcW w:w="1170" w:type="dxa"/>
            <w:vAlign w:val="bottom"/>
          </w:tcPr>
          <w:p w14:paraId="2C98B229" w14:textId="77777777" w:rsidR="00E918AA" w:rsidRPr="00847E41" w:rsidRDefault="00E918AA" w:rsidP="002B403F">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78F7A1B0"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4F02D220" w14:textId="77777777" w:rsidR="00E918AA" w:rsidRPr="00847E41" w:rsidRDefault="00E918AA" w:rsidP="002B403F">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3A43F2C3"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5BC4F436" w14:textId="77777777" w:rsidR="00E918AA" w:rsidRPr="00847E41" w:rsidRDefault="00E918AA" w:rsidP="002B403F">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2DD99F7F" w14:textId="77777777" w:rsidR="00E918AA" w:rsidRPr="00847E41"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10C8A9D9" w14:textId="77777777" w:rsidR="00E918AA" w:rsidRPr="00847E41" w:rsidRDefault="00E918AA" w:rsidP="002B403F">
            <w:pPr>
              <w:tabs>
                <w:tab w:val="decimal" w:pos="853"/>
              </w:tabs>
              <w:spacing w:line="240" w:lineRule="exact"/>
              <w:ind w:left="-54" w:right="-107"/>
              <w:rPr>
                <w:rFonts w:ascii="CordiaUPC" w:hAnsi="CordiaUPC" w:cs="CordiaUPC"/>
                <w:b/>
                <w:bCs/>
                <w:color w:val="FFFFFF" w:themeColor="background1"/>
                <w:sz w:val="26"/>
                <w:szCs w:val="26"/>
              </w:rPr>
            </w:pPr>
          </w:p>
        </w:tc>
      </w:tr>
      <w:tr w:rsidR="00E918AA" w:rsidRPr="0082241F" w14:paraId="78EDBC6E" w14:textId="77777777" w:rsidTr="002B403F">
        <w:trPr>
          <w:trHeight w:val="186"/>
        </w:trPr>
        <w:tc>
          <w:tcPr>
            <w:tcW w:w="4248" w:type="dxa"/>
          </w:tcPr>
          <w:p w14:paraId="1D918A0F" w14:textId="2231F237"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sz w:val="26"/>
                <w:szCs w:val="26"/>
                <w:lang w:eastAsia="zh-CN"/>
              </w:rPr>
              <w:t>Beginning balance - adjusted</w:t>
            </w:r>
          </w:p>
        </w:tc>
        <w:tc>
          <w:tcPr>
            <w:tcW w:w="1170" w:type="dxa"/>
          </w:tcPr>
          <w:p w14:paraId="736A21CF" w14:textId="77777777" w:rsidR="00E918AA" w:rsidRPr="0039341E"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3,544</w:t>
            </w:r>
          </w:p>
        </w:tc>
        <w:tc>
          <w:tcPr>
            <w:tcW w:w="223" w:type="dxa"/>
          </w:tcPr>
          <w:p w14:paraId="49A00386"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1AB4194D" w14:textId="77777777" w:rsidR="00E918AA" w:rsidRPr="0039341E" w:rsidRDefault="00E918AA" w:rsidP="002B403F">
            <w:pPr>
              <w:tabs>
                <w:tab w:val="decimal" w:pos="843"/>
              </w:tabs>
              <w:spacing w:line="240" w:lineRule="exact"/>
              <w:ind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13,562</w:t>
            </w:r>
          </w:p>
        </w:tc>
        <w:tc>
          <w:tcPr>
            <w:tcW w:w="218" w:type="dxa"/>
          </w:tcPr>
          <w:p w14:paraId="0A3B6EDA"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25184670" w14:textId="77777777" w:rsidR="00E918AA" w:rsidRPr="0039341E"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7,535</w:t>
            </w:r>
          </w:p>
        </w:tc>
        <w:tc>
          <w:tcPr>
            <w:tcW w:w="218" w:type="dxa"/>
          </w:tcPr>
          <w:p w14:paraId="2F52F4BB"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1C836CB2" w14:textId="77777777" w:rsidR="00E918AA" w:rsidRPr="0039341E" w:rsidRDefault="00E918AA" w:rsidP="002B403F">
            <w:pPr>
              <w:tabs>
                <w:tab w:val="decimal" w:pos="853"/>
              </w:tabs>
              <w:spacing w:line="240" w:lineRule="exact"/>
              <w:ind w:left="-54"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24,641</w:t>
            </w:r>
          </w:p>
        </w:tc>
      </w:tr>
      <w:tr w:rsidR="00E918AA" w:rsidRPr="0082241F" w14:paraId="0BF2DC84" w14:textId="77777777" w:rsidTr="002B403F">
        <w:trPr>
          <w:trHeight w:val="186"/>
        </w:trPr>
        <w:tc>
          <w:tcPr>
            <w:tcW w:w="4248" w:type="dxa"/>
          </w:tcPr>
          <w:p w14:paraId="5362CB02"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stage reclassification</w:t>
            </w:r>
          </w:p>
        </w:tc>
        <w:tc>
          <w:tcPr>
            <w:tcW w:w="1170" w:type="dxa"/>
          </w:tcPr>
          <w:p w14:paraId="10130018" w14:textId="77777777" w:rsidR="00E918AA" w:rsidRPr="0039341E" w:rsidRDefault="00E918AA" w:rsidP="002B403F">
            <w:pPr>
              <w:tabs>
                <w:tab w:val="decimal" w:pos="728"/>
              </w:tabs>
              <w:spacing w:line="240" w:lineRule="exact"/>
              <w:ind w:left="-37"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(37)</w:t>
            </w:r>
          </w:p>
        </w:tc>
        <w:tc>
          <w:tcPr>
            <w:tcW w:w="223" w:type="dxa"/>
          </w:tcPr>
          <w:p w14:paraId="43F74F91"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161" w:type="dxa"/>
          </w:tcPr>
          <w:p w14:paraId="01B44605" w14:textId="77777777" w:rsidR="00E918AA" w:rsidRPr="0039341E" w:rsidRDefault="00E918AA" w:rsidP="002B403F">
            <w:pPr>
              <w:tabs>
                <w:tab w:val="decimal" w:pos="843"/>
              </w:tabs>
              <w:spacing w:line="240" w:lineRule="exact"/>
              <w:ind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(331)</w:t>
            </w:r>
          </w:p>
        </w:tc>
        <w:tc>
          <w:tcPr>
            <w:tcW w:w="218" w:type="dxa"/>
          </w:tcPr>
          <w:p w14:paraId="7BEEE735"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093" w:type="dxa"/>
          </w:tcPr>
          <w:p w14:paraId="1728E1B5" w14:textId="4E7B6535" w:rsidR="00E918AA" w:rsidRPr="0039341E" w:rsidRDefault="00E918AA" w:rsidP="002B403F">
            <w:pPr>
              <w:tabs>
                <w:tab w:val="decimal" w:pos="819"/>
              </w:tabs>
              <w:spacing w:line="240" w:lineRule="exact"/>
              <w:ind w:left="-54" w:right="-107"/>
              <w:rPr>
                <w:rFonts w:ascii="CordiaUPC" w:hAnsi="CordiaUPC" w:cs="CordiaUPC"/>
                <w:color w:val="FFFFFF" w:themeColor="background1"/>
                <w:sz w:val="26"/>
                <w:szCs w:val="26"/>
              </w:rPr>
            </w:pPr>
            <w:r w:rsidRPr="0039341E">
              <w:rPr>
                <w:rFonts w:ascii="CordiaUPC" w:hAnsi="CordiaUPC" w:cs="CordiaUPC" w:hint="cs"/>
                <w:color w:val="000000" w:themeColor="text1"/>
                <w:sz w:val="26"/>
                <w:szCs w:val="26"/>
              </w:rPr>
              <w:t>7,</w:t>
            </w:r>
            <w:r w:rsidR="0039341E" w:rsidRPr="0039341E">
              <w:rPr>
                <w:rFonts w:ascii="CordiaUPC" w:hAnsi="CordiaUPC" w:cs="CordiaUPC"/>
                <w:color w:val="000000" w:themeColor="text1"/>
                <w:sz w:val="26"/>
                <w:szCs w:val="26"/>
              </w:rPr>
              <w:t>326</w:t>
            </w:r>
          </w:p>
        </w:tc>
        <w:tc>
          <w:tcPr>
            <w:tcW w:w="218" w:type="dxa"/>
          </w:tcPr>
          <w:p w14:paraId="16679421" w14:textId="77777777" w:rsidR="00E918AA" w:rsidRPr="0039341E" w:rsidRDefault="00E918AA" w:rsidP="002B403F">
            <w:pPr>
              <w:tabs>
                <w:tab w:val="decimal" w:pos="644"/>
              </w:tabs>
              <w:spacing w:line="240" w:lineRule="exact"/>
              <w:ind w:right="-107"/>
              <w:rPr>
                <w:rFonts w:ascii="CordiaUPC" w:hAnsi="CordiaUPC" w:cs="CordiaUPC"/>
                <w:color w:val="FFFFFF" w:themeColor="background1"/>
                <w:sz w:val="26"/>
                <w:szCs w:val="26"/>
              </w:rPr>
            </w:pPr>
          </w:p>
        </w:tc>
        <w:tc>
          <w:tcPr>
            <w:tcW w:w="1209" w:type="dxa"/>
          </w:tcPr>
          <w:p w14:paraId="1EAA7262" w14:textId="4661D6CA" w:rsidR="00E918AA" w:rsidRPr="0039341E" w:rsidRDefault="0039341E" w:rsidP="002B403F">
            <w:pPr>
              <w:tabs>
                <w:tab w:val="decimal" w:pos="853"/>
              </w:tabs>
              <w:spacing w:line="240" w:lineRule="exact"/>
              <w:ind w:left="-54" w:right="-107"/>
              <w:rPr>
                <w:rFonts w:ascii="CordiaUPC" w:hAnsi="CordiaUPC" w:cs="CordiaUPC"/>
                <w:color w:val="FFFFFF" w:themeColor="background1"/>
                <w:sz w:val="26"/>
                <w:szCs w:val="26"/>
              </w:rPr>
            </w:pPr>
            <w:r w:rsidRPr="0039341E">
              <w:rPr>
                <w:rFonts w:ascii="CordiaUPC" w:hAnsi="CordiaUPC" w:cs="CordiaUPC"/>
                <w:color w:val="000000" w:themeColor="text1"/>
                <w:sz w:val="26"/>
                <w:szCs w:val="26"/>
              </w:rPr>
              <w:t>6,958</w:t>
            </w:r>
          </w:p>
        </w:tc>
      </w:tr>
      <w:tr w:rsidR="00E918AA" w:rsidRPr="0082241F" w14:paraId="198BF1D0" w14:textId="77777777" w:rsidTr="002B403F">
        <w:trPr>
          <w:trHeight w:val="186"/>
        </w:trPr>
        <w:tc>
          <w:tcPr>
            <w:tcW w:w="4248" w:type="dxa"/>
          </w:tcPr>
          <w:p w14:paraId="7F026F4B"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Changes from remeasurement of ECL</w:t>
            </w:r>
          </w:p>
        </w:tc>
        <w:tc>
          <w:tcPr>
            <w:tcW w:w="1170" w:type="dxa"/>
          </w:tcPr>
          <w:p w14:paraId="1B748B0E" w14:textId="77777777" w:rsidR="00E918AA" w:rsidRPr="0039341E" w:rsidRDefault="00E918AA" w:rsidP="002B403F">
            <w:pPr>
              <w:tabs>
                <w:tab w:val="decimal" w:pos="728"/>
              </w:tabs>
              <w:spacing w:line="240" w:lineRule="exact"/>
              <w:ind w:left="-37" w:right="-107"/>
              <w:rPr>
                <w:rFonts w:ascii="CordiaUPC" w:hAnsi="CordiaUPC" w:cs="CordiaUPC"/>
                <w:sz w:val="26"/>
                <w:szCs w:val="26"/>
              </w:rPr>
            </w:pPr>
            <w:r w:rsidRPr="0039341E">
              <w:rPr>
                <w:rFonts w:ascii="CordiaUPC" w:hAnsi="CordiaUPC" w:cs="CordiaUPC"/>
                <w:sz w:val="26"/>
                <w:szCs w:val="26"/>
              </w:rPr>
              <w:t>1,090</w:t>
            </w:r>
          </w:p>
        </w:tc>
        <w:tc>
          <w:tcPr>
            <w:tcW w:w="223" w:type="dxa"/>
          </w:tcPr>
          <w:p w14:paraId="610766D5"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161" w:type="dxa"/>
          </w:tcPr>
          <w:p w14:paraId="7400F5E8" w14:textId="77777777" w:rsidR="00E918AA" w:rsidRPr="0039341E" w:rsidRDefault="00E918AA" w:rsidP="002B403F">
            <w:pPr>
              <w:tabs>
                <w:tab w:val="decimal" w:pos="843"/>
              </w:tabs>
              <w:spacing w:line="240" w:lineRule="exact"/>
              <w:ind w:right="-107"/>
              <w:rPr>
                <w:rFonts w:ascii="CordiaUPC" w:hAnsi="CordiaUPC" w:cs="CordiaUPC"/>
                <w:sz w:val="26"/>
                <w:szCs w:val="26"/>
              </w:rPr>
            </w:pPr>
            <w:r w:rsidRPr="0039341E">
              <w:rPr>
                <w:rFonts w:ascii="CordiaUPC" w:hAnsi="CordiaUPC" w:cs="CordiaUPC"/>
                <w:sz w:val="26"/>
                <w:szCs w:val="26"/>
              </w:rPr>
              <w:t>1,359</w:t>
            </w:r>
          </w:p>
        </w:tc>
        <w:tc>
          <w:tcPr>
            <w:tcW w:w="218" w:type="dxa"/>
          </w:tcPr>
          <w:p w14:paraId="63E6C123"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093" w:type="dxa"/>
            <w:vAlign w:val="bottom"/>
          </w:tcPr>
          <w:p w14:paraId="268C3F4C" w14:textId="57019D90" w:rsidR="00E918AA" w:rsidRPr="0039341E" w:rsidRDefault="00E918AA" w:rsidP="002B403F">
            <w:pPr>
              <w:tabs>
                <w:tab w:val="decimal" w:pos="819"/>
              </w:tabs>
              <w:spacing w:line="240" w:lineRule="exact"/>
              <w:ind w:left="-54" w:right="-107"/>
              <w:rPr>
                <w:rFonts w:ascii="CordiaUPC" w:hAnsi="CordiaUPC" w:cs="CordiaUPC"/>
                <w:sz w:val="26"/>
                <w:szCs w:val="26"/>
              </w:rPr>
            </w:pPr>
            <w:r w:rsidRPr="0039341E">
              <w:rPr>
                <w:rFonts w:ascii="CordiaUPC" w:hAnsi="CordiaUPC" w:cs="CordiaUPC"/>
                <w:sz w:val="26"/>
                <w:szCs w:val="26"/>
              </w:rPr>
              <w:t>4,</w:t>
            </w:r>
            <w:r w:rsidR="0039341E" w:rsidRPr="0039341E">
              <w:rPr>
                <w:rFonts w:ascii="CordiaUPC" w:hAnsi="CordiaUPC" w:cs="CordiaUPC"/>
                <w:sz w:val="26"/>
                <w:szCs w:val="26"/>
              </w:rPr>
              <w:t>052</w:t>
            </w:r>
          </w:p>
        </w:tc>
        <w:tc>
          <w:tcPr>
            <w:tcW w:w="218" w:type="dxa"/>
          </w:tcPr>
          <w:p w14:paraId="6D650971"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209" w:type="dxa"/>
            <w:vAlign w:val="bottom"/>
          </w:tcPr>
          <w:p w14:paraId="58283527" w14:textId="5604BAF2" w:rsidR="00E918AA" w:rsidRPr="0039341E" w:rsidRDefault="00E918AA" w:rsidP="002B403F">
            <w:pPr>
              <w:tabs>
                <w:tab w:val="decimal" w:pos="853"/>
              </w:tabs>
              <w:spacing w:line="240" w:lineRule="exact"/>
              <w:ind w:left="-54" w:right="-107"/>
              <w:rPr>
                <w:rFonts w:ascii="CordiaUPC" w:hAnsi="CordiaUPC" w:cs="CordiaUPC"/>
                <w:sz w:val="26"/>
                <w:szCs w:val="26"/>
              </w:rPr>
            </w:pPr>
            <w:r w:rsidRPr="0039341E">
              <w:rPr>
                <w:rFonts w:ascii="CordiaUPC" w:hAnsi="CordiaUPC" w:cs="CordiaUPC"/>
                <w:sz w:val="26"/>
                <w:szCs w:val="26"/>
              </w:rPr>
              <w:t>6,</w:t>
            </w:r>
            <w:r w:rsidR="0039341E" w:rsidRPr="0039341E">
              <w:rPr>
                <w:rFonts w:ascii="CordiaUPC" w:hAnsi="CordiaUPC" w:cs="CordiaUPC"/>
                <w:sz w:val="26"/>
                <w:szCs w:val="26"/>
              </w:rPr>
              <w:t>501</w:t>
            </w:r>
          </w:p>
        </w:tc>
      </w:tr>
      <w:tr w:rsidR="00E918AA" w:rsidRPr="0082241F" w14:paraId="1B756F58" w14:textId="77777777" w:rsidTr="002B403F">
        <w:trPr>
          <w:trHeight w:val="186"/>
        </w:trPr>
        <w:tc>
          <w:tcPr>
            <w:tcW w:w="4248" w:type="dxa"/>
          </w:tcPr>
          <w:p w14:paraId="28C86778"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Originated</w:t>
            </w:r>
          </w:p>
        </w:tc>
        <w:tc>
          <w:tcPr>
            <w:tcW w:w="1170" w:type="dxa"/>
          </w:tcPr>
          <w:p w14:paraId="2B363532" w14:textId="77777777" w:rsidR="00E918AA" w:rsidRPr="0039341E" w:rsidRDefault="00E918AA" w:rsidP="002B403F">
            <w:pPr>
              <w:tabs>
                <w:tab w:val="decimal" w:pos="728"/>
              </w:tabs>
              <w:spacing w:line="240" w:lineRule="exact"/>
              <w:ind w:left="-37" w:right="-107"/>
              <w:rPr>
                <w:rFonts w:ascii="CordiaUPC" w:hAnsi="CordiaUPC" w:cs="CordiaUPC"/>
                <w:sz w:val="26"/>
                <w:szCs w:val="26"/>
              </w:rPr>
            </w:pPr>
            <w:r w:rsidRPr="0039341E">
              <w:rPr>
                <w:rFonts w:ascii="CordiaUPC" w:hAnsi="CordiaUPC" w:cs="CordiaUPC"/>
                <w:sz w:val="26"/>
                <w:szCs w:val="26"/>
              </w:rPr>
              <w:t>536</w:t>
            </w:r>
          </w:p>
        </w:tc>
        <w:tc>
          <w:tcPr>
            <w:tcW w:w="223" w:type="dxa"/>
          </w:tcPr>
          <w:p w14:paraId="59A38765"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161" w:type="dxa"/>
          </w:tcPr>
          <w:p w14:paraId="718E0B6D" w14:textId="77777777" w:rsidR="00E918AA" w:rsidRPr="0039341E" w:rsidRDefault="00E918AA" w:rsidP="002B403F">
            <w:pPr>
              <w:tabs>
                <w:tab w:val="decimal" w:pos="843"/>
              </w:tabs>
              <w:spacing w:line="240" w:lineRule="exact"/>
              <w:ind w:right="-107"/>
              <w:rPr>
                <w:rFonts w:ascii="CordiaUPC" w:hAnsi="CordiaUPC" w:cs="CordiaUPC"/>
                <w:sz w:val="26"/>
                <w:szCs w:val="26"/>
              </w:rPr>
            </w:pPr>
            <w:r w:rsidRPr="0039341E">
              <w:rPr>
                <w:rFonts w:ascii="CordiaUPC" w:hAnsi="CordiaUPC" w:cs="CordiaUPC"/>
                <w:sz w:val="26"/>
                <w:szCs w:val="26"/>
              </w:rPr>
              <w:t>182</w:t>
            </w:r>
          </w:p>
        </w:tc>
        <w:tc>
          <w:tcPr>
            <w:tcW w:w="218" w:type="dxa"/>
          </w:tcPr>
          <w:p w14:paraId="7159375A"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093" w:type="dxa"/>
          </w:tcPr>
          <w:p w14:paraId="06AD6120" w14:textId="77777777" w:rsidR="00E918AA" w:rsidRPr="0039341E" w:rsidRDefault="00E918AA" w:rsidP="002B403F">
            <w:pPr>
              <w:tabs>
                <w:tab w:val="decimal" w:pos="819"/>
              </w:tabs>
              <w:spacing w:line="240" w:lineRule="exact"/>
              <w:ind w:left="-54" w:right="-107"/>
              <w:rPr>
                <w:rFonts w:ascii="CordiaUPC" w:hAnsi="CordiaUPC" w:cs="CordiaUPC"/>
                <w:sz w:val="26"/>
                <w:szCs w:val="26"/>
              </w:rPr>
            </w:pPr>
            <w:r w:rsidRPr="0039341E">
              <w:rPr>
                <w:rFonts w:ascii="CordiaUPC" w:hAnsi="CordiaUPC" w:cs="CordiaUPC"/>
                <w:sz w:val="26"/>
                <w:szCs w:val="26"/>
              </w:rPr>
              <w:t>82</w:t>
            </w:r>
          </w:p>
        </w:tc>
        <w:tc>
          <w:tcPr>
            <w:tcW w:w="218" w:type="dxa"/>
          </w:tcPr>
          <w:p w14:paraId="4473AB9E"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209" w:type="dxa"/>
          </w:tcPr>
          <w:p w14:paraId="248B9F92" w14:textId="77777777" w:rsidR="00E918AA" w:rsidRPr="0039341E" w:rsidRDefault="00E918AA" w:rsidP="002B403F">
            <w:pPr>
              <w:tabs>
                <w:tab w:val="decimal" w:pos="853"/>
              </w:tabs>
              <w:spacing w:line="240" w:lineRule="exact"/>
              <w:ind w:left="-54" w:right="-107"/>
              <w:rPr>
                <w:rFonts w:ascii="CordiaUPC" w:hAnsi="CordiaUPC" w:cs="CordiaUPC"/>
                <w:sz w:val="26"/>
                <w:szCs w:val="26"/>
              </w:rPr>
            </w:pPr>
            <w:r w:rsidRPr="0039341E">
              <w:rPr>
                <w:rFonts w:ascii="CordiaUPC" w:hAnsi="CordiaUPC" w:cs="CordiaUPC"/>
                <w:sz w:val="26"/>
                <w:szCs w:val="26"/>
              </w:rPr>
              <w:t>800</w:t>
            </w:r>
          </w:p>
        </w:tc>
      </w:tr>
      <w:tr w:rsidR="00E918AA" w:rsidRPr="0082241F" w14:paraId="69B98B75" w14:textId="77777777" w:rsidTr="002B403F">
        <w:trPr>
          <w:trHeight w:val="186"/>
        </w:trPr>
        <w:tc>
          <w:tcPr>
            <w:tcW w:w="4248" w:type="dxa"/>
          </w:tcPr>
          <w:p w14:paraId="033D4B81"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Derecognition</w:t>
            </w:r>
          </w:p>
        </w:tc>
        <w:tc>
          <w:tcPr>
            <w:tcW w:w="1170" w:type="dxa"/>
          </w:tcPr>
          <w:p w14:paraId="618640BE" w14:textId="77777777" w:rsidR="00E918AA" w:rsidRPr="0039341E" w:rsidRDefault="00E918AA" w:rsidP="002B403F">
            <w:pPr>
              <w:tabs>
                <w:tab w:val="decimal" w:pos="728"/>
              </w:tabs>
              <w:spacing w:line="240" w:lineRule="exact"/>
              <w:ind w:left="-37" w:right="-107"/>
              <w:rPr>
                <w:rFonts w:ascii="CordiaUPC" w:hAnsi="CordiaUPC" w:cs="CordiaUPC"/>
                <w:sz w:val="26"/>
                <w:szCs w:val="26"/>
              </w:rPr>
            </w:pPr>
            <w:r w:rsidRPr="0039341E">
              <w:rPr>
                <w:rFonts w:ascii="CordiaUPC" w:hAnsi="CordiaUPC" w:cs="CordiaUPC"/>
                <w:sz w:val="26"/>
                <w:szCs w:val="26"/>
              </w:rPr>
              <w:t>(229)</w:t>
            </w:r>
          </w:p>
        </w:tc>
        <w:tc>
          <w:tcPr>
            <w:tcW w:w="223" w:type="dxa"/>
          </w:tcPr>
          <w:p w14:paraId="766EB1A8"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161" w:type="dxa"/>
          </w:tcPr>
          <w:p w14:paraId="0FA27BCF" w14:textId="77777777" w:rsidR="00E918AA" w:rsidRPr="0039341E" w:rsidRDefault="00E918AA" w:rsidP="002B403F">
            <w:pPr>
              <w:tabs>
                <w:tab w:val="decimal" w:pos="843"/>
              </w:tabs>
              <w:spacing w:line="240" w:lineRule="exact"/>
              <w:ind w:right="-107"/>
              <w:rPr>
                <w:rFonts w:ascii="CordiaUPC" w:hAnsi="CordiaUPC" w:cs="CordiaUPC"/>
                <w:sz w:val="26"/>
                <w:szCs w:val="26"/>
              </w:rPr>
            </w:pPr>
            <w:r w:rsidRPr="0039341E">
              <w:rPr>
                <w:rFonts w:ascii="CordiaUPC" w:hAnsi="CordiaUPC" w:cs="CordiaUPC"/>
                <w:sz w:val="26"/>
                <w:szCs w:val="26"/>
              </w:rPr>
              <w:t>(277)</w:t>
            </w:r>
          </w:p>
        </w:tc>
        <w:tc>
          <w:tcPr>
            <w:tcW w:w="218" w:type="dxa"/>
          </w:tcPr>
          <w:p w14:paraId="67747EC0"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093" w:type="dxa"/>
          </w:tcPr>
          <w:p w14:paraId="7B2F81AF" w14:textId="77777777" w:rsidR="00E918AA" w:rsidRPr="0039341E" w:rsidRDefault="00E918AA" w:rsidP="002B403F">
            <w:pPr>
              <w:tabs>
                <w:tab w:val="decimal" w:pos="819"/>
              </w:tabs>
              <w:spacing w:line="240" w:lineRule="exact"/>
              <w:ind w:left="-54" w:right="-107"/>
              <w:rPr>
                <w:rFonts w:ascii="CordiaUPC" w:hAnsi="CordiaUPC" w:cs="CordiaUPC"/>
                <w:sz w:val="26"/>
                <w:szCs w:val="26"/>
              </w:rPr>
            </w:pPr>
            <w:r w:rsidRPr="0039341E">
              <w:rPr>
                <w:rFonts w:ascii="CordiaUPC" w:hAnsi="CordiaUPC" w:cs="CordiaUPC"/>
                <w:sz w:val="26"/>
                <w:szCs w:val="26"/>
              </w:rPr>
              <w:t>(2,434)</w:t>
            </w:r>
          </w:p>
        </w:tc>
        <w:tc>
          <w:tcPr>
            <w:tcW w:w="218" w:type="dxa"/>
          </w:tcPr>
          <w:p w14:paraId="688F1307"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209" w:type="dxa"/>
          </w:tcPr>
          <w:p w14:paraId="53D9E881" w14:textId="77777777" w:rsidR="00E918AA" w:rsidRPr="0039341E" w:rsidRDefault="00E918AA" w:rsidP="002B403F">
            <w:pPr>
              <w:tabs>
                <w:tab w:val="decimal" w:pos="853"/>
              </w:tabs>
              <w:spacing w:line="240" w:lineRule="exact"/>
              <w:ind w:left="-54" w:right="-107"/>
              <w:rPr>
                <w:rFonts w:ascii="CordiaUPC" w:hAnsi="CordiaUPC" w:cs="CordiaUPC"/>
                <w:sz w:val="26"/>
                <w:szCs w:val="26"/>
              </w:rPr>
            </w:pPr>
            <w:r w:rsidRPr="0039341E">
              <w:rPr>
                <w:rFonts w:ascii="CordiaUPC" w:hAnsi="CordiaUPC" w:cs="CordiaUPC"/>
                <w:sz w:val="26"/>
                <w:szCs w:val="26"/>
              </w:rPr>
              <w:t>(2,940)</w:t>
            </w:r>
          </w:p>
        </w:tc>
      </w:tr>
      <w:tr w:rsidR="00E918AA" w:rsidRPr="0082241F" w14:paraId="6DBB4A20" w14:textId="77777777" w:rsidTr="002B403F">
        <w:trPr>
          <w:trHeight w:val="186"/>
        </w:trPr>
        <w:tc>
          <w:tcPr>
            <w:tcW w:w="4248" w:type="dxa"/>
          </w:tcPr>
          <w:p w14:paraId="0E27E53E" w14:textId="77777777" w:rsidR="00E918AA" w:rsidRPr="00847E41" w:rsidRDefault="00E918AA" w:rsidP="002B403F">
            <w:pPr>
              <w:spacing w:line="240" w:lineRule="exact"/>
              <w:ind w:left="180" w:hanging="180"/>
              <w:rPr>
                <w:rFonts w:ascii="CordiaUPC" w:eastAsia="Times New Roman" w:hAnsi="CordiaUPC" w:cs="CordiaUPC"/>
                <w:sz w:val="26"/>
                <w:szCs w:val="26"/>
                <w:lang w:eastAsia="zh-CN"/>
              </w:rPr>
            </w:pPr>
            <w:r w:rsidRPr="00847E41">
              <w:rPr>
                <w:rFonts w:ascii="CordiaUPC" w:eastAsia="Times New Roman" w:hAnsi="CordiaUPC" w:cs="CordiaUPC" w:hint="cs"/>
                <w:sz w:val="26"/>
                <w:szCs w:val="26"/>
                <w:lang w:eastAsia="zh-CN"/>
              </w:rPr>
              <w:t>Write</w:t>
            </w:r>
            <w:r w:rsidRPr="00847E41">
              <w:rPr>
                <w:rFonts w:ascii="CordiaUPC" w:eastAsia="Times New Roman" w:hAnsi="CordiaUPC" w:cs="CordiaUPC" w:hint="cs"/>
                <w:sz w:val="26"/>
                <w:szCs w:val="26"/>
                <w:cs/>
                <w:lang w:eastAsia="zh-CN"/>
              </w:rPr>
              <w:t>-</w:t>
            </w:r>
            <w:r w:rsidRPr="00847E41">
              <w:rPr>
                <w:rFonts w:ascii="CordiaUPC" w:eastAsia="Times New Roman" w:hAnsi="CordiaUPC" w:cs="CordiaUPC" w:hint="cs"/>
                <w:sz w:val="26"/>
                <w:szCs w:val="26"/>
                <w:lang w:eastAsia="zh-CN"/>
              </w:rPr>
              <w:t>off</w:t>
            </w:r>
          </w:p>
        </w:tc>
        <w:tc>
          <w:tcPr>
            <w:tcW w:w="1170" w:type="dxa"/>
          </w:tcPr>
          <w:p w14:paraId="2B9237EB" w14:textId="77777777" w:rsidR="00E918AA" w:rsidRPr="0039341E" w:rsidRDefault="00E918AA" w:rsidP="002B403F">
            <w:pPr>
              <w:tabs>
                <w:tab w:val="decimal" w:pos="728"/>
              </w:tabs>
              <w:spacing w:line="240" w:lineRule="exact"/>
              <w:ind w:left="-37" w:right="-107"/>
              <w:rPr>
                <w:rFonts w:ascii="CordiaUPC" w:hAnsi="CordiaUPC" w:cs="CordiaUPC"/>
                <w:sz w:val="26"/>
                <w:szCs w:val="26"/>
              </w:rPr>
            </w:pPr>
            <w:r w:rsidRPr="0039341E">
              <w:rPr>
                <w:rFonts w:ascii="CordiaUPC" w:hAnsi="CordiaUPC" w:cs="CordiaUPC"/>
                <w:sz w:val="26"/>
                <w:szCs w:val="26"/>
              </w:rPr>
              <w:t>-</w:t>
            </w:r>
          </w:p>
        </w:tc>
        <w:tc>
          <w:tcPr>
            <w:tcW w:w="223" w:type="dxa"/>
          </w:tcPr>
          <w:p w14:paraId="2377F549"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161" w:type="dxa"/>
          </w:tcPr>
          <w:p w14:paraId="4C09ACDD" w14:textId="77777777" w:rsidR="00E918AA" w:rsidRPr="0039341E" w:rsidRDefault="00E918AA" w:rsidP="002B403F">
            <w:pPr>
              <w:tabs>
                <w:tab w:val="decimal" w:pos="843"/>
              </w:tabs>
              <w:spacing w:line="240" w:lineRule="exact"/>
              <w:ind w:right="-107"/>
              <w:rPr>
                <w:rFonts w:ascii="CordiaUPC" w:hAnsi="CordiaUPC" w:cs="CordiaUPC"/>
                <w:sz w:val="26"/>
                <w:szCs w:val="26"/>
              </w:rPr>
            </w:pPr>
            <w:r w:rsidRPr="0039341E">
              <w:rPr>
                <w:rFonts w:ascii="CordiaUPC" w:hAnsi="CordiaUPC" w:cs="CordiaUPC"/>
                <w:sz w:val="26"/>
                <w:szCs w:val="26"/>
              </w:rPr>
              <w:t>-</w:t>
            </w:r>
          </w:p>
        </w:tc>
        <w:tc>
          <w:tcPr>
            <w:tcW w:w="218" w:type="dxa"/>
          </w:tcPr>
          <w:p w14:paraId="2A396EBB"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093" w:type="dxa"/>
          </w:tcPr>
          <w:p w14:paraId="7859CA9B" w14:textId="77777777" w:rsidR="00E918AA" w:rsidRPr="0039341E" w:rsidRDefault="00E918AA" w:rsidP="002B403F">
            <w:pPr>
              <w:tabs>
                <w:tab w:val="decimal" w:pos="819"/>
              </w:tabs>
              <w:spacing w:line="240" w:lineRule="exact"/>
              <w:ind w:left="-54" w:right="-107"/>
              <w:rPr>
                <w:rFonts w:ascii="CordiaUPC" w:hAnsi="CordiaUPC" w:cs="CordiaUPC"/>
                <w:sz w:val="26"/>
                <w:szCs w:val="26"/>
              </w:rPr>
            </w:pPr>
            <w:r w:rsidRPr="0039341E">
              <w:rPr>
                <w:rFonts w:ascii="CordiaUPC" w:hAnsi="CordiaUPC" w:cs="CordiaUPC"/>
                <w:sz w:val="26"/>
                <w:szCs w:val="26"/>
              </w:rPr>
              <w:t>(4,629)</w:t>
            </w:r>
          </w:p>
        </w:tc>
        <w:tc>
          <w:tcPr>
            <w:tcW w:w="218" w:type="dxa"/>
          </w:tcPr>
          <w:p w14:paraId="27BE91DF" w14:textId="77777777" w:rsidR="00E918AA" w:rsidRPr="0039341E" w:rsidRDefault="00E918AA" w:rsidP="002B403F">
            <w:pPr>
              <w:tabs>
                <w:tab w:val="decimal" w:pos="644"/>
              </w:tabs>
              <w:spacing w:line="240" w:lineRule="exact"/>
              <w:ind w:right="-107"/>
              <w:rPr>
                <w:rFonts w:ascii="CordiaUPC" w:hAnsi="CordiaUPC" w:cs="CordiaUPC"/>
                <w:sz w:val="26"/>
                <w:szCs w:val="26"/>
              </w:rPr>
            </w:pPr>
          </w:p>
        </w:tc>
        <w:tc>
          <w:tcPr>
            <w:tcW w:w="1209" w:type="dxa"/>
          </w:tcPr>
          <w:p w14:paraId="54EEF1B3" w14:textId="77777777" w:rsidR="00E918AA" w:rsidRPr="0039341E" w:rsidRDefault="00E918AA" w:rsidP="002B403F">
            <w:pPr>
              <w:tabs>
                <w:tab w:val="decimal" w:pos="853"/>
              </w:tabs>
              <w:spacing w:line="240" w:lineRule="exact"/>
              <w:ind w:left="-54" w:right="-107"/>
              <w:rPr>
                <w:rFonts w:ascii="CordiaUPC" w:hAnsi="CordiaUPC" w:cs="CordiaUPC"/>
                <w:sz w:val="26"/>
                <w:szCs w:val="26"/>
              </w:rPr>
            </w:pPr>
            <w:r w:rsidRPr="0039341E">
              <w:rPr>
                <w:rFonts w:ascii="CordiaUPC" w:hAnsi="CordiaUPC" w:cs="CordiaUPC"/>
                <w:sz w:val="26"/>
                <w:szCs w:val="26"/>
              </w:rPr>
              <w:t>(4,629)</w:t>
            </w:r>
          </w:p>
        </w:tc>
      </w:tr>
      <w:tr w:rsidR="00E918AA" w:rsidRPr="0082241F" w14:paraId="6E4F6629" w14:textId="77777777" w:rsidTr="002B403F">
        <w:trPr>
          <w:trHeight w:val="186"/>
        </w:trPr>
        <w:tc>
          <w:tcPr>
            <w:tcW w:w="4248" w:type="dxa"/>
            <w:vAlign w:val="bottom"/>
          </w:tcPr>
          <w:p w14:paraId="45178F42" w14:textId="77777777" w:rsidR="00E918AA" w:rsidRPr="00847E41" w:rsidRDefault="00E918AA" w:rsidP="002B403F">
            <w:pPr>
              <w:spacing w:line="240" w:lineRule="exact"/>
              <w:ind w:left="180" w:hanging="180"/>
              <w:rPr>
                <w:rFonts w:ascii="CordiaUPC" w:eastAsia="Times New Roman" w:hAnsi="CordiaUPC" w:cs="CordiaUPC"/>
                <w:b/>
                <w:bCs/>
                <w:sz w:val="26"/>
                <w:szCs w:val="26"/>
                <w:lang w:eastAsia="zh-CN"/>
              </w:rPr>
            </w:pPr>
            <w:r w:rsidRPr="00847E41">
              <w:rPr>
                <w:rFonts w:ascii="CordiaUPC" w:eastAsia="Times New Roman" w:hAnsi="CordiaUPC" w:cs="CordiaUPC" w:hint="cs"/>
                <w:b/>
                <w:bCs/>
                <w:sz w:val="26"/>
                <w:szCs w:val="26"/>
                <w:lang w:eastAsia="zh-CN"/>
              </w:rPr>
              <w:t>Ending balance</w:t>
            </w:r>
          </w:p>
        </w:tc>
        <w:tc>
          <w:tcPr>
            <w:tcW w:w="1170" w:type="dxa"/>
            <w:tcBorders>
              <w:top w:val="single" w:sz="4" w:space="0" w:color="auto"/>
              <w:bottom w:val="double" w:sz="4" w:space="0" w:color="auto"/>
            </w:tcBorders>
          </w:tcPr>
          <w:p w14:paraId="33DFA487" w14:textId="77777777" w:rsidR="00E918AA" w:rsidRPr="0039341E" w:rsidRDefault="00E918AA" w:rsidP="002B403F">
            <w:pPr>
              <w:tabs>
                <w:tab w:val="decimal" w:pos="728"/>
              </w:tabs>
              <w:spacing w:line="240" w:lineRule="exact"/>
              <w:ind w:left="-37" w:right="-107"/>
              <w:rPr>
                <w:rFonts w:ascii="CordiaUPC" w:hAnsi="CordiaUPC" w:cs="CordiaUPC"/>
                <w:b/>
                <w:bCs/>
                <w:color w:val="FFFFFF" w:themeColor="background1"/>
                <w:sz w:val="26"/>
                <w:szCs w:val="26"/>
              </w:rPr>
            </w:pPr>
            <w:r w:rsidRPr="0039341E">
              <w:rPr>
                <w:rFonts w:ascii="CordiaUPC" w:hAnsi="CordiaUPC" w:cs="CordiaUPC" w:hint="cs"/>
                <w:b/>
                <w:bCs/>
                <w:color w:val="000000" w:themeColor="text1"/>
                <w:sz w:val="26"/>
                <w:szCs w:val="26"/>
              </w:rPr>
              <w:t>4,904</w:t>
            </w:r>
          </w:p>
        </w:tc>
        <w:tc>
          <w:tcPr>
            <w:tcW w:w="223" w:type="dxa"/>
          </w:tcPr>
          <w:p w14:paraId="25B7A8CF" w14:textId="77777777" w:rsidR="00E918AA" w:rsidRPr="0039341E"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161" w:type="dxa"/>
            <w:tcBorders>
              <w:top w:val="single" w:sz="4" w:space="0" w:color="auto"/>
              <w:bottom w:val="double" w:sz="4" w:space="0" w:color="auto"/>
            </w:tcBorders>
          </w:tcPr>
          <w:p w14:paraId="11D3D7E8" w14:textId="77777777" w:rsidR="00E918AA" w:rsidRPr="0039341E" w:rsidRDefault="00E918AA" w:rsidP="002B403F">
            <w:pPr>
              <w:tabs>
                <w:tab w:val="decimal" w:pos="843"/>
              </w:tabs>
              <w:spacing w:line="240" w:lineRule="exact"/>
              <w:ind w:right="-107"/>
              <w:rPr>
                <w:rFonts w:ascii="CordiaUPC" w:hAnsi="CordiaUPC" w:cs="CordiaUPC"/>
                <w:b/>
                <w:bCs/>
                <w:color w:val="FFFFFF" w:themeColor="background1"/>
                <w:sz w:val="26"/>
                <w:szCs w:val="26"/>
              </w:rPr>
            </w:pPr>
            <w:r w:rsidRPr="0039341E">
              <w:rPr>
                <w:rFonts w:ascii="CordiaUPC" w:hAnsi="CordiaUPC" w:cs="CordiaUPC" w:hint="cs"/>
                <w:b/>
                <w:bCs/>
                <w:color w:val="000000" w:themeColor="text1"/>
                <w:sz w:val="26"/>
                <w:szCs w:val="26"/>
              </w:rPr>
              <w:t>14,495</w:t>
            </w:r>
          </w:p>
        </w:tc>
        <w:tc>
          <w:tcPr>
            <w:tcW w:w="218" w:type="dxa"/>
          </w:tcPr>
          <w:p w14:paraId="070E966F" w14:textId="77777777" w:rsidR="00E918AA" w:rsidRPr="0039341E"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093" w:type="dxa"/>
            <w:tcBorders>
              <w:top w:val="single" w:sz="4" w:space="0" w:color="auto"/>
              <w:bottom w:val="double" w:sz="4" w:space="0" w:color="auto"/>
            </w:tcBorders>
          </w:tcPr>
          <w:p w14:paraId="55ADC7CF" w14:textId="130716F7" w:rsidR="00E918AA" w:rsidRPr="0039341E" w:rsidRDefault="00495FA4" w:rsidP="002B403F">
            <w:pPr>
              <w:tabs>
                <w:tab w:val="decimal" w:pos="819"/>
              </w:tabs>
              <w:spacing w:line="240" w:lineRule="exact"/>
              <w:ind w:left="-54" w:right="-107"/>
              <w:rPr>
                <w:rFonts w:ascii="CordiaUPC" w:hAnsi="CordiaUPC" w:cs="CordiaUPC"/>
                <w:b/>
                <w:bCs/>
                <w:color w:val="FFFFFF" w:themeColor="background1"/>
                <w:sz w:val="26"/>
                <w:szCs w:val="26"/>
              </w:rPr>
            </w:pPr>
            <w:r w:rsidRPr="0039341E">
              <w:rPr>
                <w:rFonts w:ascii="CordiaUPC" w:hAnsi="CordiaUPC" w:cs="CordiaUPC"/>
                <w:b/>
                <w:bCs/>
                <w:color w:val="000000" w:themeColor="text1"/>
                <w:sz w:val="26"/>
                <w:szCs w:val="26"/>
              </w:rPr>
              <w:t>11,932</w:t>
            </w:r>
          </w:p>
        </w:tc>
        <w:tc>
          <w:tcPr>
            <w:tcW w:w="218" w:type="dxa"/>
          </w:tcPr>
          <w:p w14:paraId="06D745D7" w14:textId="77777777" w:rsidR="00E918AA" w:rsidRPr="0039341E" w:rsidRDefault="00E918AA" w:rsidP="002B403F">
            <w:pPr>
              <w:tabs>
                <w:tab w:val="decimal" w:pos="644"/>
              </w:tabs>
              <w:spacing w:line="240" w:lineRule="exact"/>
              <w:ind w:right="-107"/>
              <w:rPr>
                <w:rFonts w:ascii="CordiaUPC" w:hAnsi="CordiaUPC" w:cs="CordiaUPC"/>
                <w:b/>
                <w:bCs/>
                <w:color w:val="FFFFFF" w:themeColor="background1"/>
                <w:sz w:val="26"/>
                <w:szCs w:val="26"/>
              </w:rPr>
            </w:pPr>
          </w:p>
        </w:tc>
        <w:tc>
          <w:tcPr>
            <w:tcW w:w="1209" w:type="dxa"/>
            <w:tcBorders>
              <w:top w:val="single" w:sz="4" w:space="0" w:color="auto"/>
              <w:bottom w:val="double" w:sz="4" w:space="0" w:color="auto"/>
            </w:tcBorders>
          </w:tcPr>
          <w:p w14:paraId="0B9F0354" w14:textId="46E1E5EE" w:rsidR="00E918AA" w:rsidRPr="0039341E" w:rsidRDefault="00495FA4" w:rsidP="002B403F">
            <w:pPr>
              <w:tabs>
                <w:tab w:val="decimal" w:pos="853"/>
              </w:tabs>
              <w:spacing w:line="240" w:lineRule="exact"/>
              <w:ind w:left="-54" w:right="-107"/>
              <w:rPr>
                <w:rFonts w:ascii="CordiaUPC" w:hAnsi="CordiaUPC" w:cs="CordiaUPC"/>
                <w:b/>
                <w:bCs/>
                <w:color w:val="FFFFFF" w:themeColor="background1"/>
                <w:sz w:val="26"/>
                <w:szCs w:val="26"/>
              </w:rPr>
            </w:pPr>
            <w:r w:rsidRPr="0039341E">
              <w:rPr>
                <w:rFonts w:ascii="CordiaUPC" w:hAnsi="CordiaUPC" w:cs="CordiaUPC"/>
                <w:b/>
                <w:bCs/>
                <w:color w:val="000000" w:themeColor="text1"/>
                <w:sz w:val="26"/>
                <w:szCs w:val="26"/>
              </w:rPr>
              <w:t>31,331</w:t>
            </w:r>
          </w:p>
        </w:tc>
      </w:tr>
    </w:tbl>
    <w:p w14:paraId="4779C407" w14:textId="3A10B4D7" w:rsidR="00A01746" w:rsidRPr="00E918AA" w:rsidRDefault="00A01746" w:rsidP="00E918AA">
      <w:pPr>
        <w:spacing w:line="240" w:lineRule="atLeast"/>
        <w:jc w:val="thaiDistribute"/>
        <w:rPr>
          <w:rFonts w:ascii="CordiaUPC" w:hAnsi="CordiaUPC" w:cs="CordiaUPC"/>
          <w:sz w:val="26"/>
          <w:szCs w:val="26"/>
          <w:lang w:eastAsia="x-none"/>
        </w:rPr>
      </w:pPr>
    </w:p>
    <w:p w14:paraId="633F2B60" w14:textId="67D320BA" w:rsidR="000C1BAF" w:rsidRPr="003E74D8" w:rsidRDefault="001C6C72" w:rsidP="00D93AF6">
      <w:pPr>
        <w:pStyle w:val="Heading1"/>
        <w:numPr>
          <w:ilvl w:val="0"/>
          <w:numId w:val="0"/>
        </w:numPr>
        <w:spacing w:before="0" w:after="0" w:line="260" w:lineRule="atLeast"/>
        <w:ind w:left="540" w:hanging="540"/>
        <w:rPr>
          <w:rFonts w:ascii="CordiaUPC" w:hAnsi="CordiaUPC" w:cs="CordiaUPC"/>
          <w:i w:val="0"/>
          <w:iCs/>
          <w:sz w:val="28"/>
          <w:szCs w:val="28"/>
        </w:rPr>
      </w:pPr>
      <w:r w:rsidRPr="003E74D8">
        <w:rPr>
          <w:rFonts w:ascii="CordiaUPC" w:hAnsi="CordiaUPC" w:cs="CordiaUPC" w:hint="cs"/>
          <w:i w:val="0"/>
          <w:iCs/>
          <w:sz w:val="28"/>
          <w:szCs w:val="28"/>
        </w:rPr>
        <w:t>1</w:t>
      </w:r>
      <w:r w:rsidR="007470AF">
        <w:rPr>
          <w:rFonts w:ascii="CordiaUPC" w:hAnsi="CordiaUPC" w:cs="CordiaUPC"/>
          <w:i w:val="0"/>
          <w:iCs/>
          <w:sz w:val="28"/>
          <w:szCs w:val="28"/>
        </w:rPr>
        <w:t>6</w:t>
      </w:r>
      <w:r w:rsidR="00AD03FD" w:rsidRPr="003E74D8">
        <w:rPr>
          <w:rFonts w:ascii="CordiaUPC" w:hAnsi="CordiaUPC" w:cs="CordiaUPC" w:hint="cs"/>
          <w:i w:val="0"/>
          <w:iCs/>
          <w:sz w:val="28"/>
          <w:szCs w:val="28"/>
        </w:rPr>
        <w:tab/>
      </w:r>
      <w:r w:rsidR="000C1BAF" w:rsidRPr="003E74D8">
        <w:rPr>
          <w:rFonts w:ascii="CordiaUPC" w:hAnsi="CordiaUPC" w:cs="CordiaUPC" w:hint="cs"/>
          <w:i w:val="0"/>
          <w:iCs/>
          <w:sz w:val="28"/>
          <w:szCs w:val="28"/>
        </w:rPr>
        <w:t>Properties for sale, net</w:t>
      </w:r>
    </w:p>
    <w:p w14:paraId="096FE589" w14:textId="77777777" w:rsidR="00396C88" w:rsidRPr="00E918AA" w:rsidRDefault="00396C88" w:rsidP="005748C7">
      <w:pPr>
        <w:pStyle w:val="index"/>
        <w:spacing w:after="0"/>
        <w:ind w:left="540"/>
        <w:jc w:val="thaiDistribute"/>
        <w:rPr>
          <w:rFonts w:ascii="CordiaUPC" w:hAnsi="CordiaUPC" w:cs="CordiaUPC"/>
          <w:sz w:val="18"/>
          <w:szCs w:val="18"/>
        </w:rPr>
      </w:pPr>
    </w:p>
    <w:p w14:paraId="2D5B6682" w14:textId="77777777" w:rsidR="006C21B3" w:rsidRPr="003E74D8" w:rsidRDefault="006C21B3" w:rsidP="006C21B3">
      <w:pPr>
        <w:pStyle w:val="index"/>
        <w:spacing w:after="0"/>
        <w:ind w:left="540"/>
        <w:jc w:val="thaiDistribute"/>
        <w:rPr>
          <w:rFonts w:ascii="CordiaUPC" w:hAnsi="CordiaUPC" w:cs="CordiaUPC"/>
          <w:sz w:val="26"/>
          <w:szCs w:val="26"/>
        </w:rPr>
      </w:pPr>
      <w:r w:rsidRPr="003E74D8">
        <w:rPr>
          <w:rFonts w:ascii="CordiaUPC" w:hAnsi="CordiaUPC" w:cs="CordiaUPC" w:hint="cs"/>
          <w:sz w:val="26"/>
          <w:szCs w:val="26"/>
        </w:rPr>
        <w:t xml:space="preserve">As at </w:t>
      </w:r>
      <w:bookmarkStart w:id="19" w:name="_Hlk72497355"/>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r w:rsidRPr="00887104">
        <w:rPr>
          <w:rFonts w:ascii="CordiaUPC" w:hAnsi="CordiaUPC" w:cs="CordiaUPC" w:hint="cs"/>
          <w:color w:val="000000"/>
          <w:sz w:val="26"/>
          <w:szCs w:val="26"/>
          <w:lang w:val="en-US" w:bidi="th-TH"/>
        </w:rPr>
        <w:t xml:space="preserve"> and 31 December 2020</w:t>
      </w:r>
      <w:bookmarkEnd w:id="19"/>
      <w:r w:rsidRPr="003E74D8">
        <w:rPr>
          <w:rFonts w:ascii="CordiaUPC" w:hAnsi="CordiaUPC" w:cs="CordiaUPC" w:hint="cs"/>
          <w:sz w:val="26"/>
          <w:szCs w:val="26"/>
        </w:rPr>
        <w:t>, changes to the properties for sale, net were as follows:</w:t>
      </w:r>
    </w:p>
    <w:tbl>
      <w:tblPr>
        <w:tblW w:w="9397" w:type="dxa"/>
        <w:tblInd w:w="483" w:type="dxa"/>
        <w:tblLayout w:type="fixed"/>
        <w:tblCellMar>
          <w:left w:w="79" w:type="dxa"/>
          <w:right w:w="79" w:type="dxa"/>
        </w:tblCellMar>
        <w:tblLook w:val="04A0" w:firstRow="1" w:lastRow="0" w:firstColumn="1" w:lastColumn="0" w:noHBand="0" w:noVBand="1"/>
      </w:tblPr>
      <w:tblGrid>
        <w:gridCol w:w="46"/>
        <w:gridCol w:w="3221"/>
        <w:gridCol w:w="46"/>
        <w:gridCol w:w="1277"/>
        <w:gridCol w:w="46"/>
        <w:gridCol w:w="132"/>
        <w:gridCol w:w="46"/>
        <w:gridCol w:w="1333"/>
        <w:gridCol w:w="46"/>
        <w:gridCol w:w="134"/>
        <w:gridCol w:w="46"/>
        <w:gridCol w:w="1336"/>
        <w:gridCol w:w="46"/>
        <w:gridCol w:w="132"/>
        <w:gridCol w:w="46"/>
        <w:gridCol w:w="1418"/>
        <w:gridCol w:w="46"/>
      </w:tblGrid>
      <w:tr w:rsidR="000C559C" w:rsidRPr="000C559C" w14:paraId="62C9B4FC" w14:textId="77777777" w:rsidTr="000C559C">
        <w:trPr>
          <w:gridBefore w:val="1"/>
          <w:wBefore w:w="46" w:type="dxa"/>
        </w:trPr>
        <w:tc>
          <w:tcPr>
            <w:tcW w:w="3267" w:type="dxa"/>
            <w:gridSpan w:val="2"/>
            <w:vAlign w:val="bottom"/>
          </w:tcPr>
          <w:p w14:paraId="06A28481" w14:textId="77777777" w:rsidR="000C559C" w:rsidRPr="000C559C" w:rsidRDefault="000C559C" w:rsidP="000C559C">
            <w:pPr>
              <w:spacing w:line="220" w:lineRule="exact"/>
              <w:ind w:right="-126"/>
              <w:rPr>
                <w:rFonts w:eastAsia="Times New Roman" w:cs="Times New Roman"/>
                <w:szCs w:val="22"/>
              </w:rPr>
            </w:pPr>
            <w:bookmarkStart w:id="20" w:name="_Hlk77331997"/>
            <w:bookmarkStart w:id="21" w:name="_Hlk77333518"/>
          </w:p>
        </w:tc>
        <w:tc>
          <w:tcPr>
            <w:tcW w:w="6084" w:type="dxa"/>
            <w:gridSpan w:val="14"/>
            <w:vAlign w:val="bottom"/>
          </w:tcPr>
          <w:p w14:paraId="23C1F466" w14:textId="61480443" w:rsidR="000C559C" w:rsidRPr="009A075B" w:rsidRDefault="000C559C" w:rsidP="000C559C">
            <w:pPr>
              <w:spacing w:line="220" w:lineRule="exact"/>
              <w:ind w:right="-79" w:hanging="79"/>
              <w:jc w:val="center"/>
              <w:rPr>
                <w:rFonts w:ascii="CordiaUPC" w:hAnsi="CordiaUPC" w:cs="CordiaUPC"/>
                <w:b/>
                <w:bCs/>
                <w:color w:val="000000"/>
                <w:sz w:val="26"/>
                <w:szCs w:val="26"/>
                <w:lang w:val="en-US" w:bidi="th-TH"/>
              </w:rPr>
            </w:pPr>
            <w:r w:rsidRPr="009A075B">
              <w:rPr>
                <w:rFonts w:ascii="CordiaUPC" w:hAnsi="CordiaUPC" w:cs="CordiaUPC"/>
                <w:b/>
                <w:bCs/>
                <w:color w:val="000000"/>
                <w:sz w:val="26"/>
                <w:szCs w:val="26"/>
                <w:lang w:val="en-US" w:bidi="th-TH"/>
              </w:rPr>
              <w:t xml:space="preserve">Consolidated </w:t>
            </w:r>
          </w:p>
        </w:tc>
      </w:tr>
      <w:tr w:rsidR="000C559C" w:rsidRPr="000C559C" w14:paraId="7E0125C2" w14:textId="77777777" w:rsidTr="000C559C">
        <w:trPr>
          <w:gridBefore w:val="1"/>
          <w:wBefore w:w="46" w:type="dxa"/>
        </w:trPr>
        <w:tc>
          <w:tcPr>
            <w:tcW w:w="3267" w:type="dxa"/>
            <w:gridSpan w:val="2"/>
            <w:vAlign w:val="bottom"/>
          </w:tcPr>
          <w:p w14:paraId="6F310FC5" w14:textId="77777777" w:rsidR="000C559C" w:rsidRPr="000C559C" w:rsidRDefault="000C559C" w:rsidP="000C559C">
            <w:pPr>
              <w:spacing w:line="220" w:lineRule="exact"/>
              <w:ind w:right="-126"/>
              <w:rPr>
                <w:rFonts w:eastAsia="Times New Roman" w:cs="Times New Roman"/>
                <w:szCs w:val="22"/>
              </w:rPr>
            </w:pPr>
          </w:p>
        </w:tc>
        <w:tc>
          <w:tcPr>
            <w:tcW w:w="6084" w:type="dxa"/>
            <w:gridSpan w:val="14"/>
            <w:vAlign w:val="bottom"/>
          </w:tcPr>
          <w:p w14:paraId="4836EBCE" w14:textId="5CE2D905"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3</w:t>
            </w:r>
            <w:r>
              <w:rPr>
                <w:rFonts w:ascii="CordiaUPC" w:hAnsi="CordiaUPC" w:cs="CordiaUPC"/>
                <w:color w:val="000000"/>
                <w:sz w:val="26"/>
                <w:szCs w:val="26"/>
                <w:lang w:val="en-US" w:bidi="th-TH"/>
              </w:rPr>
              <w:t>0 June</w:t>
            </w:r>
            <w:r w:rsidRPr="000C559C">
              <w:rPr>
                <w:rFonts w:ascii="CordiaUPC" w:hAnsi="CordiaUPC" w:cs="CordiaUPC"/>
                <w:color w:val="000000"/>
                <w:sz w:val="26"/>
                <w:szCs w:val="26"/>
                <w:lang w:val="en-US" w:bidi="th-TH"/>
              </w:rPr>
              <w:t xml:space="preserve"> 20</w:t>
            </w:r>
            <w:r>
              <w:rPr>
                <w:rFonts w:ascii="CordiaUPC" w:hAnsi="CordiaUPC" w:cs="CordiaUPC"/>
                <w:color w:val="000000"/>
                <w:sz w:val="26"/>
                <w:szCs w:val="26"/>
                <w:lang w:val="en-US" w:bidi="th-TH"/>
              </w:rPr>
              <w:t>21</w:t>
            </w:r>
          </w:p>
        </w:tc>
      </w:tr>
      <w:tr w:rsidR="000C559C" w:rsidRPr="000C559C" w14:paraId="1E3B375C" w14:textId="77777777" w:rsidTr="000C559C">
        <w:trPr>
          <w:gridBefore w:val="1"/>
          <w:wBefore w:w="46" w:type="dxa"/>
        </w:trPr>
        <w:tc>
          <w:tcPr>
            <w:tcW w:w="3267" w:type="dxa"/>
            <w:gridSpan w:val="2"/>
            <w:vAlign w:val="bottom"/>
          </w:tcPr>
          <w:p w14:paraId="0D128136" w14:textId="77777777" w:rsidR="000C559C" w:rsidRPr="000C559C" w:rsidRDefault="000C559C" w:rsidP="000C559C">
            <w:pPr>
              <w:spacing w:line="220" w:lineRule="exact"/>
              <w:ind w:right="-126"/>
              <w:rPr>
                <w:rFonts w:eastAsia="Times New Roman" w:cs="Cordia New"/>
                <w:szCs w:val="28"/>
                <w:cs/>
                <w:lang w:bidi="th-TH"/>
              </w:rPr>
            </w:pPr>
          </w:p>
        </w:tc>
        <w:tc>
          <w:tcPr>
            <w:tcW w:w="1323" w:type="dxa"/>
            <w:gridSpan w:val="2"/>
            <w:vAlign w:val="bottom"/>
          </w:tcPr>
          <w:p w14:paraId="19F3A04E" w14:textId="7777777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Beginning balance</w:t>
            </w:r>
          </w:p>
        </w:tc>
        <w:tc>
          <w:tcPr>
            <w:tcW w:w="178" w:type="dxa"/>
            <w:gridSpan w:val="2"/>
            <w:vAlign w:val="bottom"/>
          </w:tcPr>
          <w:p w14:paraId="32597FD7"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379" w:type="dxa"/>
            <w:gridSpan w:val="2"/>
            <w:vAlign w:val="bottom"/>
          </w:tcPr>
          <w:p w14:paraId="2E8A3B17" w14:textId="7777777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Additions</w:t>
            </w:r>
          </w:p>
        </w:tc>
        <w:tc>
          <w:tcPr>
            <w:tcW w:w="180" w:type="dxa"/>
            <w:gridSpan w:val="2"/>
            <w:vAlign w:val="bottom"/>
          </w:tcPr>
          <w:p w14:paraId="0809AEFC"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382" w:type="dxa"/>
            <w:gridSpan w:val="2"/>
            <w:vAlign w:val="bottom"/>
          </w:tcPr>
          <w:p w14:paraId="768AB3EA"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Disposals/</w:t>
            </w:r>
          </w:p>
          <w:p w14:paraId="422504F4"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Decrease</w:t>
            </w:r>
          </w:p>
        </w:tc>
        <w:tc>
          <w:tcPr>
            <w:tcW w:w="178" w:type="dxa"/>
            <w:gridSpan w:val="2"/>
            <w:vAlign w:val="bottom"/>
          </w:tcPr>
          <w:p w14:paraId="213BE2AE"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464" w:type="dxa"/>
            <w:gridSpan w:val="2"/>
            <w:vAlign w:val="bottom"/>
          </w:tcPr>
          <w:p w14:paraId="1173DF1E" w14:textId="2837618F" w:rsidR="000C559C" w:rsidRPr="000C559C" w:rsidRDefault="000C559C" w:rsidP="001D7072">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Ending</w:t>
            </w:r>
          </w:p>
          <w:p w14:paraId="25433454" w14:textId="77777777" w:rsidR="000C559C" w:rsidRPr="000C559C" w:rsidRDefault="000C559C" w:rsidP="001D7072">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balance</w:t>
            </w:r>
          </w:p>
        </w:tc>
      </w:tr>
      <w:tr w:rsidR="000C559C" w:rsidRPr="000C559C" w14:paraId="15E0BAE9" w14:textId="77777777" w:rsidTr="000C559C">
        <w:trPr>
          <w:gridBefore w:val="1"/>
          <w:wBefore w:w="46" w:type="dxa"/>
        </w:trPr>
        <w:tc>
          <w:tcPr>
            <w:tcW w:w="3267" w:type="dxa"/>
            <w:gridSpan w:val="2"/>
            <w:vAlign w:val="bottom"/>
          </w:tcPr>
          <w:p w14:paraId="60C78AC7" w14:textId="77777777" w:rsidR="000C559C" w:rsidRPr="000C559C" w:rsidRDefault="000C559C" w:rsidP="000C559C">
            <w:pPr>
              <w:spacing w:line="220" w:lineRule="exact"/>
              <w:ind w:right="-126"/>
              <w:rPr>
                <w:rFonts w:eastAsia="Times New Roman" w:cs="Times New Roman"/>
                <w:b/>
                <w:bCs/>
                <w:i/>
                <w:iCs/>
                <w:szCs w:val="22"/>
              </w:rPr>
            </w:pPr>
          </w:p>
        </w:tc>
        <w:tc>
          <w:tcPr>
            <w:tcW w:w="6084" w:type="dxa"/>
            <w:gridSpan w:val="14"/>
            <w:vAlign w:val="bottom"/>
          </w:tcPr>
          <w:p w14:paraId="6223E3A2" w14:textId="77777777" w:rsidR="000C559C" w:rsidRPr="000C559C" w:rsidRDefault="000C559C" w:rsidP="000C559C">
            <w:pPr>
              <w:spacing w:line="220" w:lineRule="exact"/>
              <w:ind w:right="11"/>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(in million Baht)</w:t>
            </w:r>
          </w:p>
        </w:tc>
      </w:tr>
      <w:tr w:rsidR="000C559C" w:rsidRPr="000C559C" w14:paraId="3EBDE59F" w14:textId="77777777" w:rsidTr="000C559C">
        <w:trPr>
          <w:gridAfter w:val="1"/>
          <w:wAfter w:w="46" w:type="dxa"/>
        </w:trPr>
        <w:tc>
          <w:tcPr>
            <w:tcW w:w="3267" w:type="dxa"/>
            <w:gridSpan w:val="2"/>
            <w:vAlign w:val="bottom"/>
          </w:tcPr>
          <w:p w14:paraId="696F3630" w14:textId="00BBC2D8" w:rsidR="000C559C" w:rsidRPr="000C559C" w:rsidRDefault="000C559C" w:rsidP="000C559C">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323" w:type="dxa"/>
            <w:gridSpan w:val="2"/>
            <w:vAlign w:val="bottom"/>
          </w:tcPr>
          <w:p w14:paraId="6A7EBC75"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1B10B95C"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6BA3C4A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04BB35E6"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1D0F712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7473B7C8"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165E67B9"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r>
      <w:tr w:rsidR="000C559C" w:rsidRPr="000C559C" w14:paraId="58842184" w14:textId="77777777" w:rsidTr="000C559C">
        <w:trPr>
          <w:gridBefore w:val="1"/>
          <w:wBefore w:w="46" w:type="dxa"/>
        </w:trPr>
        <w:tc>
          <w:tcPr>
            <w:tcW w:w="3267" w:type="dxa"/>
            <w:gridSpan w:val="2"/>
            <w:vAlign w:val="bottom"/>
          </w:tcPr>
          <w:p w14:paraId="5F52D4DB" w14:textId="77777777" w:rsidR="000C559C" w:rsidRPr="000C559C" w:rsidRDefault="000C559C" w:rsidP="000C559C">
            <w:pPr>
              <w:spacing w:line="240" w:lineRule="exact"/>
              <w:ind w:right="-93"/>
              <w:rPr>
                <w:rFonts w:ascii="CordiaUPC" w:hAnsi="CordiaUPC" w:cs="CordiaUPC"/>
                <w:color w:val="000000"/>
                <w:sz w:val="26"/>
                <w:szCs w:val="26"/>
                <w:lang w:val="en-US"/>
              </w:rPr>
            </w:pPr>
            <w:bookmarkStart w:id="22" w:name="_Hlk77331806"/>
            <w:r w:rsidRPr="000C559C">
              <w:rPr>
                <w:rFonts w:ascii="CordiaUPC" w:hAnsi="CordiaUPC" w:cs="CordiaUPC"/>
                <w:color w:val="000000"/>
                <w:sz w:val="26"/>
                <w:szCs w:val="26"/>
                <w:lang w:val="en-US"/>
              </w:rPr>
              <w:t xml:space="preserve">-  Immovable assets                                             </w:t>
            </w:r>
          </w:p>
        </w:tc>
        <w:tc>
          <w:tcPr>
            <w:tcW w:w="1323" w:type="dxa"/>
            <w:gridSpan w:val="2"/>
            <w:vAlign w:val="bottom"/>
          </w:tcPr>
          <w:p w14:paraId="07BCC3DB" w14:textId="13746E18" w:rsidR="000C559C" w:rsidRPr="000C559C" w:rsidRDefault="00844238" w:rsidP="000C559C">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3</w:t>
            </w:r>
            <w:r w:rsidR="000C559C" w:rsidRPr="000C559C">
              <w:rPr>
                <w:rFonts w:ascii="CordiaUPC" w:hAnsi="CordiaUPC" w:cs="CordiaUPC"/>
                <w:color w:val="000000"/>
                <w:sz w:val="26"/>
                <w:szCs w:val="26"/>
                <w:lang w:val="en-US"/>
              </w:rPr>
              <w:t>,</w:t>
            </w:r>
            <w:r>
              <w:rPr>
                <w:rFonts w:ascii="CordiaUPC" w:hAnsi="CordiaUPC" w:cs="CordiaUPC"/>
                <w:color w:val="000000"/>
                <w:sz w:val="26"/>
                <w:szCs w:val="26"/>
                <w:lang w:val="en-US"/>
              </w:rPr>
              <w:t>720</w:t>
            </w:r>
          </w:p>
        </w:tc>
        <w:tc>
          <w:tcPr>
            <w:tcW w:w="178" w:type="dxa"/>
            <w:gridSpan w:val="2"/>
          </w:tcPr>
          <w:p w14:paraId="6FB26A6B"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Pr>
          <w:p w14:paraId="2AA97E1D" w14:textId="282BF66D" w:rsidR="000C559C" w:rsidRPr="000C559C" w:rsidRDefault="00844238" w:rsidP="000C559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150</w:t>
            </w:r>
          </w:p>
        </w:tc>
        <w:tc>
          <w:tcPr>
            <w:tcW w:w="180" w:type="dxa"/>
            <w:gridSpan w:val="2"/>
          </w:tcPr>
          <w:p w14:paraId="4357E019"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1D3CF673" w14:textId="5E2A14DC"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844238">
              <w:rPr>
                <w:rFonts w:ascii="CordiaUPC" w:hAnsi="CordiaUPC" w:cs="CordiaUPC"/>
                <w:color w:val="000000"/>
                <w:sz w:val="26"/>
                <w:szCs w:val="26"/>
                <w:lang w:val="en-US"/>
              </w:rPr>
              <w:t>26</w:t>
            </w:r>
            <w:r w:rsidRPr="000C559C">
              <w:rPr>
                <w:rFonts w:ascii="CordiaUPC" w:hAnsi="CordiaUPC" w:cs="CordiaUPC"/>
                <w:color w:val="000000"/>
                <w:sz w:val="26"/>
                <w:szCs w:val="26"/>
                <w:lang w:val="en-US"/>
              </w:rPr>
              <w:t>7)</w:t>
            </w:r>
          </w:p>
        </w:tc>
        <w:tc>
          <w:tcPr>
            <w:tcW w:w="178" w:type="dxa"/>
            <w:gridSpan w:val="2"/>
          </w:tcPr>
          <w:p w14:paraId="46C76BAD"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Pr>
          <w:p w14:paraId="6B7A93C7" w14:textId="28E86956" w:rsidR="000C559C"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3</w:t>
            </w:r>
            <w:r w:rsidR="000C559C" w:rsidRPr="000C559C">
              <w:rPr>
                <w:rFonts w:ascii="CordiaUPC" w:hAnsi="CordiaUPC" w:cs="CordiaUPC"/>
                <w:color w:val="000000"/>
                <w:sz w:val="26"/>
                <w:szCs w:val="26"/>
                <w:lang w:val="en-US"/>
              </w:rPr>
              <w:t>,</w:t>
            </w:r>
            <w:r>
              <w:rPr>
                <w:rFonts w:ascii="CordiaUPC" w:hAnsi="CordiaUPC" w:cs="CordiaUPC"/>
                <w:color w:val="000000"/>
                <w:sz w:val="26"/>
                <w:szCs w:val="26"/>
                <w:lang w:val="en-US"/>
              </w:rPr>
              <w:t>603</w:t>
            </w:r>
          </w:p>
        </w:tc>
      </w:tr>
      <w:tr w:rsidR="000C559C" w:rsidRPr="000C559C" w14:paraId="5BF03984" w14:textId="77777777" w:rsidTr="000C559C">
        <w:trPr>
          <w:gridBefore w:val="1"/>
          <w:wBefore w:w="46" w:type="dxa"/>
        </w:trPr>
        <w:tc>
          <w:tcPr>
            <w:tcW w:w="3267" w:type="dxa"/>
            <w:gridSpan w:val="2"/>
            <w:vAlign w:val="bottom"/>
          </w:tcPr>
          <w:p w14:paraId="620823CB" w14:textId="29087295" w:rsidR="000C559C" w:rsidRPr="000C559C" w:rsidRDefault="000C559C" w:rsidP="000C559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w:t>
            </w:r>
            <w:r>
              <w:rPr>
                <w:rFonts w:ascii="CordiaUPC" w:hAnsi="CordiaUPC" w:cs="CordiaUPC"/>
                <w:color w:val="000000"/>
                <w:sz w:val="26"/>
                <w:szCs w:val="26"/>
                <w:lang w:val="en-US"/>
              </w:rPr>
              <w:t>M</w:t>
            </w:r>
            <w:r w:rsidRPr="000C559C">
              <w:rPr>
                <w:rFonts w:ascii="CordiaUPC" w:hAnsi="CordiaUPC" w:cs="CordiaUPC"/>
                <w:color w:val="000000"/>
                <w:sz w:val="26"/>
                <w:szCs w:val="26"/>
                <w:lang w:val="en-US"/>
              </w:rPr>
              <w:t xml:space="preserve">ovable assets                                             </w:t>
            </w:r>
          </w:p>
        </w:tc>
        <w:tc>
          <w:tcPr>
            <w:tcW w:w="1323" w:type="dxa"/>
            <w:gridSpan w:val="2"/>
            <w:vAlign w:val="bottom"/>
          </w:tcPr>
          <w:p w14:paraId="6D5212FC" w14:textId="2AA7FFA3" w:rsidR="000C559C" w:rsidRPr="000C559C" w:rsidRDefault="00844238" w:rsidP="000C559C">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565</w:t>
            </w:r>
          </w:p>
        </w:tc>
        <w:tc>
          <w:tcPr>
            <w:tcW w:w="178" w:type="dxa"/>
            <w:gridSpan w:val="2"/>
          </w:tcPr>
          <w:p w14:paraId="00AF5180"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Pr>
          <w:p w14:paraId="60D64A07" w14:textId="09C55035" w:rsidR="000C559C" w:rsidRPr="000C559C" w:rsidRDefault="00844238" w:rsidP="000C559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3,667</w:t>
            </w:r>
          </w:p>
        </w:tc>
        <w:tc>
          <w:tcPr>
            <w:tcW w:w="180" w:type="dxa"/>
            <w:gridSpan w:val="2"/>
          </w:tcPr>
          <w:p w14:paraId="17E2E708"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76C5DFD7" w14:textId="67541C05"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844238">
              <w:rPr>
                <w:rFonts w:ascii="CordiaUPC" w:hAnsi="CordiaUPC" w:cs="CordiaUPC"/>
                <w:color w:val="000000"/>
                <w:sz w:val="26"/>
                <w:szCs w:val="26"/>
                <w:lang w:val="en-US"/>
              </w:rPr>
              <w:t>3,779</w:t>
            </w:r>
            <w:r w:rsidRPr="000C559C">
              <w:rPr>
                <w:rFonts w:ascii="CordiaUPC" w:hAnsi="CordiaUPC" w:cs="CordiaUPC"/>
                <w:color w:val="000000"/>
                <w:sz w:val="26"/>
                <w:szCs w:val="26"/>
                <w:lang w:val="en-US"/>
              </w:rPr>
              <w:t>)</w:t>
            </w:r>
          </w:p>
        </w:tc>
        <w:tc>
          <w:tcPr>
            <w:tcW w:w="178" w:type="dxa"/>
            <w:gridSpan w:val="2"/>
          </w:tcPr>
          <w:p w14:paraId="2029355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Pr>
          <w:p w14:paraId="67EF21CA" w14:textId="6C249F31" w:rsidR="000C559C"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453</w:t>
            </w:r>
          </w:p>
        </w:tc>
      </w:tr>
      <w:bookmarkEnd w:id="22"/>
      <w:tr w:rsidR="000C559C" w:rsidRPr="000C559C" w14:paraId="7A064264" w14:textId="77777777" w:rsidTr="000C559C">
        <w:trPr>
          <w:gridBefore w:val="1"/>
          <w:wBefore w:w="46" w:type="dxa"/>
        </w:trPr>
        <w:tc>
          <w:tcPr>
            <w:tcW w:w="3267" w:type="dxa"/>
            <w:gridSpan w:val="2"/>
            <w:vAlign w:val="bottom"/>
          </w:tcPr>
          <w:p w14:paraId="29DB75D0" w14:textId="77777777" w:rsidR="000C559C" w:rsidRPr="000C559C" w:rsidRDefault="000C559C" w:rsidP="000C559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23" w:type="dxa"/>
            <w:gridSpan w:val="2"/>
            <w:tcBorders>
              <w:bottom w:val="single" w:sz="4" w:space="0" w:color="auto"/>
            </w:tcBorders>
            <w:vAlign w:val="bottom"/>
          </w:tcPr>
          <w:p w14:paraId="634385E0" w14:textId="26233F78" w:rsidR="000C559C" w:rsidRPr="000C559C" w:rsidRDefault="00844238" w:rsidP="000C559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2,066</w:t>
            </w:r>
          </w:p>
        </w:tc>
        <w:tc>
          <w:tcPr>
            <w:tcW w:w="178" w:type="dxa"/>
            <w:gridSpan w:val="2"/>
          </w:tcPr>
          <w:p w14:paraId="3073CFFF"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tcPr>
          <w:p w14:paraId="65FF3982" w14:textId="781E00DE" w:rsidR="000C559C" w:rsidRPr="000C559C" w:rsidRDefault="00844238" w:rsidP="000C559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425</w:t>
            </w:r>
          </w:p>
        </w:tc>
        <w:tc>
          <w:tcPr>
            <w:tcW w:w="180" w:type="dxa"/>
            <w:gridSpan w:val="2"/>
          </w:tcPr>
          <w:p w14:paraId="0B4E2232"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4F829634" w14:textId="13FAF341"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844238">
              <w:rPr>
                <w:rFonts w:ascii="CordiaUPC" w:hAnsi="CordiaUPC" w:cs="CordiaUPC"/>
                <w:color w:val="000000"/>
                <w:sz w:val="26"/>
                <w:szCs w:val="26"/>
                <w:lang w:val="en-US"/>
              </w:rPr>
              <w:t>3</w:t>
            </w:r>
            <w:r w:rsidRPr="000C559C">
              <w:rPr>
                <w:rFonts w:ascii="CordiaUPC" w:hAnsi="CordiaUPC" w:cs="CordiaUPC"/>
                <w:color w:val="000000"/>
                <w:sz w:val="26"/>
                <w:szCs w:val="26"/>
                <w:lang w:val="en-US"/>
              </w:rPr>
              <w:t>58)</w:t>
            </w:r>
          </w:p>
        </w:tc>
        <w:tc>
          <w:tcPr>
            <w:tcW w:w="178" w:type="dxa"/>
            <w:gridSpan w:val="2"/>
          </w:tcPr>
          <w:p w14:paraId="5FC93203"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tcPr>
          <w:p w14:paraId="44909739" w14:textId="3B58BC40" w:rsidR="000C559C"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2,133</w:t>
            </w:r>
          </w:p>
        </w:tc>
      </w:tr>
      <w:tr w:rsidR="000C559C" w:rsidRPr="000C559C" w14:paraId="5B8AED1A" w14:textId="77777777" w:rsidTr="000C559C">
        <w:trPr>
          <w:gridBefore w:val="1"/>
          <w:wBefore w:w="46" w:type="dxa"/>
        </w:trPr>
        <w:tc>
          <w:tcPr>
            <w:tcW w:w="3267" w:type="dxa"/>
            <w:gridSpan w:val="2"/>
            <w:vAlign w:val="bottom"/>
          </w:tcPr>
          <w:p w14:paraId="5D2DEA9E" w14:textId="77777777" w:rsidR="000C559C" w:rsidRPr="000C559C" w:rsidRDefault="000C559C" w:rsidP="000C559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23" w:type="dxa"/>
            <w:gridSpan w:val="2"/>
            <w:tcBorders>
              <w:top w:val="single" w:sz="4" w:space="0" w:color="auto"/>
            </w:tcBorders>
          </w:tcPr>
          <w:p w14:paraId="458E85A4" w14:textId="50457172" w:rsidR="000C559C" w:rsidRPr="000C559C" w:rsidRDefault="00844238" w:rsidP="000C559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6</w:t>
            </w:r>
            <w:r w:rsidR="000C559C" w:rsidRPr="000C559C">
              <w:rPr>
                <w:rFonts w:ascii="CordiaUPC" w:hAnsi="CordiaUPC" w:cs="CordiaUPC"/>
                <w:color w:val="000000"/>
                <w:sz w:val="26"/>
                <w:szCs w:val="26"/>
                <w:lang w:val="en-US"/>
              </w:rPr>
              <w:t>,3</w:t>
            </w:r>
            <w:r>
              <w:rPr>
                <w:rFonts w:ascii="CordiaUPC" w:hAnsi="CordiaUPC" w:cs="CordiaUPC"/>
                <w:color w:val="000000"/>
                <w:sz w:val="26"/>
                <w:szCs w:val="26"/>
                <w:lang w:val="en-US"/>
              </w:rPr>
              <w:t>51</w:t>
            </w:r>
          </w:p>
        </w:tc>
        <w:tc>
          <w:tcPr>
            <w:tcW w:w="178" w:type="dxa"/>
            <w:gridSpan w:val="2"/>
          </w:tcPr>
          <w:p w14:paraId="07A9C10B"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auto"/>
            </w:tcBorders>
          </w:tcPr>
          <w:p w14:paraId="165F7C05" w14:textId="6E58EC19" w:rsidR="000C559C" w:rsidRPr="000C559C" w:rsidRDefault="00844238" w:rsidP="000C559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4,242</w:t>
            </w:r>
          </w:p>
        </w:tc>
        <w:tc>
          <w:tcPr>
            <w:tcW w:w="180" w:type="dxa"/>
            <w:gridSpan w:val="2"/>
          </w:tcPr>
          <w:p w14:paraId="6825880E"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auto"/>
            </w:tcBorders>
            <w:vAlign w:val="bottom"/>
          </w:tcPr>
          <w:p w14:paraId="02E182CA" w14:textId="602D504C"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844238">
              <w:rPr>
                <w:rFonts w:ascii="CordiaUPC" w:hAnsi="CordiaUPC" w:cs="CordiaUPC"/>
                <w:color w:val="000000"/>
                <w:sz w:val="26"/>
                <w:szCs w:val="26"/>
                <w:lang w:val="en-US"/>
              </w:rPr>
              <w:t>4,404</w:t>
            </w:r>
            <w:r w:rsidRPr="000C559C">
              <w:rPr>
                <w:rFonts w:ascii="CordiaUPC" w:hAnsi="CordiaUPC" w:cs="CordiaUPC"/>
                <w:color w:val="000000"/>
                <w:sz w:val="26"/>
                <w:szCs w:val="26"/>
                <w:lang w:val="en-US"/>
              </w:rPr>
              <w:t>)</w:t>
            </w:r>
          </w:p>
        </w:tc>
        <w:tc>
          <w:tcPr>
            <w:tcW w:w="178" w:type="dxa"/>
            <w:gridSpan w:val="2"/>
          </w:tcPr>
          <w:p w14:paraId="206342F8"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auto"/>
            </w:tcBorders>
          </w:tcPr>
          <w:p w14:paraId="1B0CF7CB" w14:textId="165F35A5" w:rsidR="000C559C" w:rsidRPr="000C559C" w:rsidRDefault="00844238" w:rsidP="00844238">
            <w:pPr>
              <w:tabs>
                <w:tab w:val="decimal" w:pos="1064"/>
              </w:tabs>
              <w:snapToGrid w:val="0"/>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6</w:t>
            </w:r>
            <w:r w:rsidR="000C559C" w:rsidRPr="000C559C">
              <w:rPr>
                <w:rFonts w:ascii="CordiaUPC" w:hAnsi="CordiaUPC" w:cs="CordiaUPC"/>
                <w:color w:val="000000"/>
                <w:sz w:val="26"/>
                <w:szCs w:val="26"/>
                <w:lang w:val="en-US"/>
              </w:rPr>
              <w:t>,</w:t>
            </w:r>
            <w:r>
              <w:rPr>
                <w:rFonts w:ascii="CordiaUPC" w:hAnsi="CordiaUPC" w:cs="CordiaUPC"/>
                <w:color w:val="000000"/>
                <w:sz w:val="26"/>
                <w:szCs w:val="26"/>
                <w:lang w:val="en-US"/>
              </w:rPr>
              <w:t>189</w:t>
            </w:r>
          </w:p>
        </w:tc>
      </w:tr>
      <w:tr w:rsidR="000C559C" w:rsidRPr="000C559C" w14:paraId="179B3D3F" w14:textId="77777777" w:rsidTr="000C559C">
        <w:trPr>
          <w:gridBefore w:val="1"/>
          <w:wBefore w:w="46" w:type="dxa"/>
        </w:trPr>
        <w:tc>
          <w:tcPr>
            <w:tcW w:w="3267" w:type="dxa"/>
            <w:gridSpan w:val="2"/>
            <w:vAlign w:val="bottom"/>
          </w:tcPr>
          <w:p w14:paraId="7BB6EDC9" w14:textId="3701683C" w:rsidR="000C559C" w:rsidRPr="000C559C" w:rsidRDefault="000C559C" w:rsidP="00CA1658">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impairment losses</w:t>
            </w:r>
          </w:p>
        </w:tc>
        <w:tc>
          <w:tcPr>
            <w:tcW w:w="1323" w:type="dxa"/>
            <w:gridSpan w:val="2"/>
            <w:tcBorders>
              <w:bottom w:val="single" w:sz="4" w:space="0" w:color="auto"/>
            </w:tcBorders>
            <w:vAlign w:val="bottom"/>
          </w:tcPr>
          <w:p w14:paraId="33CD3513" w14:textId="0BE66E1C" w:rsidR="000C559C" w:rsidRPr="000C559C" w:rsidRDefault="000C559C" w:rsidP="000C559C">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844238">
              <w:rPr>
                <w:rFonts w:ascii="CordiaUPC" w:hAnsi="CordiaUPC" w:cs="CordiaUPC"/>
                <w:color w:val="000000"/>
                <w:sz w:val="26"/>
                <w:szCs w:val="26"/>
                <w:lang w:val="en-US"/>
              </w:rPr>
              <w:t>314</w:t>
            </w:r>
            <w:r w:rsidRPr="000C559C">
              <w:rPr>
                <w:rFonts w:ascii="CordiaUPC" w:hAnsi="CordiaUPC" w:cs="CordiaUPC"/>
                <w:color w:val="000000"/>
                <w:sz w:val="26"/>
                <w:szCs w:val="26"/>
                <w:lang w:val="en-US"/>
              </w:rPr>
              <w:t>)</w:t>
            </w:r>
          </w:p>
        </w:tc>
        <w:tc>
          <w:tcPr>
            <w:tcW w:w="178" w:type="dxa"/>
            <w:gridSpan w:val="2"/>
          </w:tcPr>
          <w:p w14:paraId="6279F9E2"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tcPr>
          <w:p w14:paraId="7C744716" w14:textId="77777777" w:rsidR="000C559C" w:rsidRPr="000C559C" w:rsidRDefault="000C559C" w:rsidP="000C559C">
            <w:pPr>
              <w:tabs>
                <w:tab w:val="decimal" w:pos="1064"/>
              </w:tabs>
              <w:snapToGrid w:val="0"/>
              <w:spacing w:line="240" w:lineRule="exact"/>
              <w:ind w:right="-93"/>
              <w:jc w:val="both"/>
              <w:rPr>
                <w:rFonts w:ascii="CordiaUPC" w:hAnsi="CordiaUPC" w:cs="CordiaUPC"/>
                <w:color w:val="000000"/>
                <w:sz w:val="26"/>
                <w:szCs w:val="26"/>
                <w:lang w:val="en-US"/>
              </w:rPr>
            </w:pPr>
          </w:p>
          <w:p w14:paraId="13D81E17" w14:textId="5DF6AFB9" w:rsidR="000C559C" w:rsidRPr="000C559C" w:rsidRDefault="000C559C" w:rsidP="000C559C">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844238">
              <w:rPr>
                <w:rFonts w:ascii="CordiaUPC" w:hAnsi="CordiaUPC" w:cs="CordiaUPC"/>
                <w:color w:val="000000"/>
                <w:sz w:val="26"/>
                <w:szCs w:val="26"/>
                <w:lang w:val="en-US"/>
              </w:rPr>
              <w:t>451</w:t>
            </w:r>
            <w:r w:rsidRPr="000C559C">
              <w:rPr>
                <w:rFonts w:ascii="CordiaUPC" w:hAnsi="CordiaUPC" w:cs="CordiaUPC"/>
                <w:color w:val="000000"/>
                <w:sz w:val="26"/>
                <w:szCs w:val="26"/>
                <w:lang w:val="en-US"/>
              </w:rPr>
              <w:t>)</w:t>
            </w:r>
          </w:p>
        </w:tc>
        <w:tc>
          <w:tcPr>
            <w:tcW w:w="180" w:type="dxa"/>
            <w:gridSpan w:val="2"/>
          </w:tcPr>
          <w:p w14:paraId="65071F03"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5D3D9AF1" w14:textId="7B5EF775" w:rsidR="000C559C" w:rsidRPr="000C559C" w:rsidRDefault="00844238" w:rsidP="000C559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438</w:t>
            </w:r>
          </w:p>
        </w:tc>
        <w:tc>
          <w:tcPr>
            <w:tcW w:w="178" w:type="dxa"/>
            <w:gridSpan w:val="2"/>
          </w:tcPr>
          <w:p w14:paraId="1F6DFC20"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tcPr>
          <w:p w14:paraId="596E12AB" w14:textId="77777777" w:rsidR="000C559C" w:rsidRPr="000C559C" w:rsidRDefault="000C559C" w:rsidP="00844238">
            <w:pPr>
              <w:tabs>
                <w:tab w:val="decimal" w:pos="1064"/>
              </w:tabs>
              <w:spacing w:line="240" w:lineRule="exact"/>
              <w:ind w:right="-93"/>
              <w:jc w:val="center"/>
              <w:rPr>
                <w:rFonts w:ascii="CordiaUPC" w:hAnsi="CordiaUPC" w:cs="CordiaUPC"/>
                <w:color w:val="000000"/>
                <w:sz w:val="26"/>
                <w:szCs w:val="26"/>
                <w:lang w:val="en-US"/>
              </w:rPr>
            </w:pPr>
          </w:p>
          <w:p w14:paraId="6ECF090D" w14:textId="7C82425A" w:rsidR="000C559C" w:rsidRPr="000C559C" w:rsidRDefault="000C559C" w:rsidP="00844238">
            <w:pPr>
              <w:tabs>
                <w:tab w:val="decimal" w:pos="1064"/>
              </w:tabs>
              <w:spacing w:line="240" w:lineRule="exact"/>
              <w:ind w:right="-93"/>
              <w:jc w:val="center"/>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844238">
              <w:rPr>
                <w:rFonts w:ascii="CordiaUPC" w:hAnsi="CordiaUPC" w:cs="CordiaUPC"/>
                <w:color w:val="000000"/>
                <w:sz w:val="26"/>
                <w:szCs w:val="26"/>
                <w:lang w:val="en-US"/>
              </w:rPr>
              <w:t>327</w:t>
            </w:r>
            <w:r w:rsidRPr="000C559C">
              <w:rPr>
                <w:rFonts w:ascii="CordiaUPC" w:hAnsi="CordiaUPC" w:cs="CordiaUPC"/>
                <w:color w:val="000000"/>
                <w:sz w:val="26"/>
                <w:szCs w:val="26"/>
                <w:lang w:val="en-US"/>
              </w:rPr>
              <w:t>)</w:t>
            </w:r>
          </w:p>
        </w:tc>
      </w:tr>
      <w:tr w:rsidR="000C559C" w:rsidRPr="000C559C" w14:paraId="1EBBDCC0" w14:textId="77777777" w:rsidTr="000C559C">
        <w:trPr>
          <w:gridBefore w:val="1"/>
          <w:wBefore w:w="46" w:type="dxa"/>
        </w:trPr>
        <w:tc>
          <w:tcPr>
            <w:tcW w:w="3267" w:type="dxa"/>
            <w:gridSpan w:val="2"/>
            <w:vAlign w:val="bottom"/>
          </w:tcPr>
          <w:p w14:paraId="398967BD" w14:textId="77777777" w:rsidR="000C559C" w:rsidRPr="00632E57" w:rsidRDefault="000C559C" w:rsidP="000C559C">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23" w:type="dxa"/>
            <w:gridSpan w:val="2"/>
            <w:tcBorders>
              <w:top w:val="single" w:sz="4" w:space="0" w:color="auto"/>
              <w:bottom w:val="double" w:sz="4" w:space="0" w:color="auto"/>
            </w:tcBorders>
            <w:vAlign w:val="bottom"/>
          </w:tcPr>
          <w:p w14:paraId="675D8CEF" w14:textId="5B031D70" w:rsidR="000C559C" w:rsidRPr="00632E57" w:rsidRDefault="00844238" w:rsidP="000C559C">
            <w:pPr>
              <w:tabs>
                <w:tab w:val="decimal" w:pos="1064"/>
              </w:tabs>
              <w:snapToGrid w:val="0"/>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6</w:t>
            </w:r>
            <w:r w:rsidR="000C559C" w:rsidRPr="00632E57">
              <w:rPr>
                <w:rFonts w:ascii="CordiaUPC" w:hAnsi="CordiaUPC" w:cs="CordiaUPC"/>
                <w:b/>
                <w:bCs/>
                <w:color w:val="000000"/>
                <w:sz w:val="26"/>
                <w:szCs w:val="26"/>
                <w:lang w:val="en-US"/>
              </w:rPr>
              <w:t>,</w:t>
            </w:r>
            <w:r w:rsidRPr="00632E57">
              <w:rPr>
                <w:rFonts w:ascii="CordiaUPC" w:hAnsi="CordiaUPC" w:cs="CordiaUPC"/>
                <w:b/>
                <w:bCs/>
                <w:color w:val="000000"/>
                <w:sz w:val="26"/>
                <w:szCs w:val="26"/>
                <w:lang w:val="en-US"/>
              </w:rPr>
              <w:t>037</w:t>
            </w:r>
          </w:p>
        </w:tc>
        <w:tc>
          <w:tcPr>
            <w:tcW w:w="178" w:type="dxa"/>
            <w:gridSpan w:val="2"/>
          </w:tcPr>
          <w:p w14:paraId="0AF48D69" w14:textId="77777777" w:rsidR="000C559C" w:rsidRPr="00632E57" w:rsidRDefault="000C559C" w:rsidP="000C559C">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auto"/>
              <w:bottom w:val="double" w:sz="4" w:space="0" w:color="auto"/>
            </w:tcBorders>
          </w:tcPr>
          <w:p w14:paraId="62E1ADCA" w14:textId="18418F28" w:rsidR="000C559C" w:rsidRPr="00632E57" w:rsidRDefault="00844238" w:rsidP="000C559C">
            <w:pPr>
              <w:tabs>
                <w:tab w:val="decimal" w:pos="1064"/>
              </w:tabs>
              <w:snapToGrid w:val="0"/>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3,791</w:t>
            </w:r>
          </w:p>
        </w:tc>
        <w:tc>
          <w:tcPr>
            <w:tcW w:w="180" w:type="dxa"/>
            <w:gridSpan w:val="2"/>
          </w:tcPr>
          <w:p w14:paraId="06D50484" w14:textId="77777777" w:rsidR="000C559C" w:rsidRPr="00632E57" w:rsidRDefault="000C559C" w:rsidP="000C559C">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auto"/>
              <w:bottom w:val="double" w:sz="4" w:space="0" w:color="auto"/>
            </w:tcBorders>
            <w:vAlign w:val="bottom"/>
          </w:tcPr>
          <w:p w14:paraId="351ADF2C" w14:textId="26DA71F4" w:rsidR="000C559C" w:rsidRPr="00632E57" w:rsidRDefault="000C559C" w:rsidP="000C559C">
            <w:pPr>
              <w:tabs>
                <w:tab w:val="decimal" w:pos="1064"/>
              </w:tabs>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w:t>
            </w:r>
            <w:r w:rsidR="00844238" w:rsidRPr="00632E57">
              <w:rPr>
                <w:rFonts w:ascii="CordiaUPC" w:hAnsi="CordiaUPC" w:cs="CordiaUPC"/>
                <w:b/>
                <w:bCs/>
                <w:color w:val="000000"/>
                <w:sz w:val="26"/>
                <w:szCs w:val="26"/>
                <w:lang w:val="en-US"/>
              </w:rPr>
              <w:t>3,966</w:t>
            </w:r>
            <w:r w:rsidRPr="00632E57">
              <w:rPr>
                <w:rFonts w:ascii="CordiaUPC" w:hAnsi="CordiaUPC" w:cs="CordiaUPC"/>
                <w:b/>
                <w:bCs/>
                <w:color w:val="000000"/>
                <w:sz w:val="26"/>
                <w:szCs w:val="26"/>
                <w:lang w:val="en-US"/>
              </w:rPr>
              <w:t>)</w:t>
            </w:r>
          </w:p>
        </w:tc>
        <w:tc>
          <w:tcPr>
            <w:tcW w:w="178" w:type="dxa"/>
            <w:gridSpan w:val="2"/>
          </w:tcPr>
          <w:p w14:paraId="62F05CB2" w14:textId="77777777" w:rsidR="000C559C" w:rsidRPr="00632E57" w:rsidRDefault="000C559C" w:rsidP="000C559C">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auto"/>
              <w:bottom w:val="double" w:sz="4" w:space="0" w:color="auto"/>
            </w:tcBorders>
          </w:tcPr>
          <w:p w14:paraId="3A20FDF8" w14:textId="0576CFD0" w:rsidR="000C559C" w:rsidRPr="00632E57" w:rsidRDefault="00844238" w:rsidP="00844238">
            <w:pPr>
              <w:tabs>
                <w:tab w:val="decimal" w:pos="1064"/>
              </w:tabs>
              <w:snapToGrid w:val="0"/>
              <w:spacing w:line="240" w:lineRule="exact"/>
              <w:ind w:right="-93"/>
              <w:jc w:val="center"/>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5</w:t>
            </w:r>
            <w:r w:rsidR="000C559C" w:rsidRPr="00632E57">
              <w:rPr>
                <w:rFonts w:ascii="CordiaUPC" w:hAnsi="CordiaUPC" w:cs="CordiaUPC"/>
                <w:b/>
                <w:bCs/>
                <w:color w:val="000000"/>
                <w:sz w:val="26"/>
                <w:szCs w:val="26"/>
                <w:lang w:val="en-US"/>
              </w:rPr>
              <w:t>,</w:t>
            </w:r>
            <w:r w:rsidRPr="00632E57">
              <w:rPr>
                <w:rFonts w:ascii="CordiaUPC" w:hAnsi="CordiaUPC" w:cs="CordiaUPC"/>
                <w:b/>
                <w:bCs/>
                <w:color w:val="000000"/>
                <w:sz w:val="26"/>
                <w:szCs w:val="26"/>
                <w:lang w:val="en-US"/>
              </w:rPr>
              <w:t>862</w:t>
            </w:r>
          </w:p>
        </w:tc>
      </w:tr>
      <w:bookmarkEnd w:id="20"/>
    </w:tbl>
    <w:p w14:paraId="28107A6F" w14:textId="77777777" w:rsidR="000C559C" w:rsidRPr="000C559C" w:rsidRDefault="000C559C" w:rsidP="000C559C">
      <w:pPr>
        <w:spacing w:line="240" w:lineRule="auto"/>
        <w:ind w:left="547"/>
        <w:jc w:val="thaiDistribute"/>
        <w:rPr>
          <w:rFonts w:eastAsia="Times New Roman" w:cs="Times New Roman"/>
          <w:sz w:val="2"/>
          <w:szCs w:val="2"/>
          <w:lang w:val="en-AU"/>
        </w:rPr>
      </w:pPr>
    </w:p>
    <w:tbl>
      <w:tblPr>
        <w:tblW w:w="9397" w:type="dxa"/>
        <w:tblInd w:w="483" w:type="dxa"/>
        <w:tblLayout w:type="fixed"/>
        <w:tblCellMar>
          <w:left w:w="79" w:type="dxa"/>
          <w:right w:w="79" w:type="dxa"/>
        </w:tblCellMar>
        <w:tblLook w:val="04A0" w:firstRow="1" w:lastRow="0" w:firstColumn="1" w:lastColumn="0" w:noHBand="0" w:noVBand="1"/>
      </w:tblPr>
      <w:tblGrid>
        <w:gridCol w:w="46"/>
        <w:gridCol w:w="3221"/>
        <w:gridCol w:w="46"/>
        <w:gridCol w:w="1277"/>
        <w:gridCol w:w="46"/>
        <w:gridCol w:w="132"/>
        <w:gridCol w:w="46"/>
        <w:gridCol w:w="1333"/>
        <w:gridCol w:w="46"/>
        <w:gridCol w:w="134"/>
        <w:gridCol w:w="46"/>
        <w:gridCol w:w="1336"/>
        <w:gridCol w:w="46"/>
        <w:gridCol w:w="132"/>
        <w:gridCol w:w="46"/>
        <w:gridCol w:w="1418"/>
        <w:gridCol w:w="46"/>
      </w:tblGrid>
      <w:tr w:rsidR="000C559C" w:rsidRPr="000C559C" w14:paraId="22F6AC2F" w14:textId="77777777" w:rsidTr="005D3DB6">
        <w:trPr>
          <w:gridBefore w:val="1"/>
          <w:wBefore w:w="46" w:type="dxa"/>
          <w:trHeight w:val="599"/>
        </w:trPr>
        <w:tc>
          <w:tcPr>
            <w:tcW w:w="3267" w:type="dxa"/>
            <w:gridSpan w:val="2"/>
            <w:vAlign w:val="bottom"/>
          </w:tcPr>
          <w:p w14:paraId="7368F6FB" w14:textId="77777777" w:rsidR="000C559C" w:rsidRPr="000C559C" w:rsidRDefault="000C559C" w:rsidP="000C559C">
            <w:pPr>
              <w:spacing w:line="220" w:lineRule="exact"/>
              <w:ind w:right="-126"/>
              <w:rPr>
                <w:rFonts w:eastAsia="Times New Roman" w:cs="Times New Roman"/>
                <w:szCs w:val="22"/>
              </w:rPr>
            </w:pPr>
          </w:p>
        </w:tc>
        <w:tc>
          <w:tcPr>
            <w:tcW w:w="6084" w:type="dxa"/>
            <w:gridSpan w:val="14"/>
            <w:vAlign w:val="bottom"/>
          </w:tcPr>
          <w:p w14:paraId="5C656404" w14:textId="77777777" w:rsidR="000C559C" w:rsidRDefault="000C559C" w:rsidP="000C559C">
            <w:pPr>
              <w:spacing w:line="220" w:lineRule="exact"/>
              <w:ind w:right="-79" w:hanging="79"/>
              <w:jc w:val="center"/>
              <w:rPr>
                <w:rFonts w:ascii="CordiaUPC" w:hAnsi="CordiaUPC" w:cs="CordiaUPC"/>
                <w:color w:val="000000"/>
                <w:sz w:val="26"/>
                <w:szCs w:val="26"/>
                <w:lang w:val="en-US" w:bidi="th-TH"/>
              </w:rPr>
            </w:pPr>
          </w:p>
          <w:p w14:paraId="1CD7EEF3" w14:textId="5B6C14C3" w:rsidR="000C559C" w:rsidRPr="009A075B" w:rsidRDefault="000C559C" w:rsidP="000C559C">
            <w:pPr>
              <w:spacing w:line="220" w:lineRule="exact"/>
              <w:ind w:right="-79" w:hanging="79"/>
              <w:jc w:val="center"/>
              <w:rPr>
                <w:rFonts w:ascii="CordiaUPC" w:hAnsi="CordiaUPC" w:cs="CordiaUPC"/>
                <w:b/>
                <w:bCs/>
                <w:color w:val="000000"/>
                <w:sz w:val="26"/>
                <w:szCs w:val="26"/>
                <w:lang w:val="en-US" w:bidi="th-TH"/>
              </w:rPr>
            </w:pPr>
            <w:r w:rsidRPr="009A075B">
              <w:rPr>
                <w:rFonts w:ascii="CordiaUPC" w:hAnsi="CordiaUPC" w:cs="CordiaUPC"/>
                <w:b/>
                <w:bCs/>
                <w:color w:val="000000"/>
                <w:sz w:val="26"/>
                <w:szCs w:val="26"/>
                <w:lang w:val="en-US" w:bidi="th-TH"/>
              </w:rPr>
              <w:t xml:space="preserve">Consolidated </w:t>
            </w:r>
          </w:p>
        </w:tc>
      </w:tr>
      <w:tr w:rsidR="000C559C" w:rsidRPr="000C559C" w14:paraId="2FAE088C" w14:textId="77777777" w:rsidTr="000C559C">
        <w:trPr>
          <w:gridBefore w:val="1"/>
          <w:wBefore w:w="46" w:type="dxa"/>
        </w:trPr>
        <w:tc>
          <w:tcPr>
            <w:tcW w:w="3267" w:type="dxa"/>
            <w:gridSpan w:val="2"/>
            <w:vAlign w:val="bottom"/>
          </w:tcPr>
          <w:p w14:paraId="6C383A9F" w14:textId="77777777" w:rsidR="000C559C" w:rsidRPr="000C559C" w:rsidRDefault="000C559C" w:rsidP="000C559C">
            <w:pPr>
              <w:spacing w:line="220" w:lineRule="exact"/>
              <w:ind w:right="-126"/>
              <w:rPr>
                <w:rFonts w:eastAsia="Times New Roman" w:cs="Times New Roman"/>
                <w:szCs w:val="22"/>
              </w:rPr>
            </w:pPr>
          </w:p>
        </w:tc>
        <w:tc>
          <w:tcPr>
            <w:tcW w:w="6084" w:type="dxa"/>
            <w:gridSpan w:val="14"/>
            <w:vAlign w:val="bottom"/>
          </w:tcPr>
          <w:p w14:paraId="442DE4C4" w14:textId="65E5141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3</w:t>
            </w:r>
            <w:r w:rsidR="001D7072">
              <w:rPr>
                <w:rFonts w:ascii="CordiaUPC" w:hAnsi="CordiaUPC" w:cs="CordiaUPC"/>
                <w:color w:val="000000"/>
                <w:sz w:val="26"/>
                <w:szCs w:val="26"/>
                <w:lang w:val="en-US" w:bidi="th-TH"/>
              </w:rPr>
              <w:t>1 December</w:t>
            </w:r>
            <w:r w:rsidRPr="000C559C">
              <w:rPr>
                <w:rFonts w:ascii="CordiaUPC" w:hAnsi="CordiaUPC" w:cs="CordiaUPC"/>
                <w:color w:val="000000"/>
                <w:sz w:val="26"/>
                <w:szCs w:val="26"/>
                <w:lang w:val="en-US" w:bidi="th-TH"/>
              </w:rPr>
              <w:t xml:space="preserve"> 20</w:t>
            </w:r>
            <w:r>
              <w:rPr>
                <w:rFonts w:ascii="CordiaUPC" w:hAnsi="CordiaUPC" w:cs="CordiaUPC"/>
                <w:color w:val="000000"/>
                <w:sz w:val="26"/>
                <w:szCs w:val="26"/>
                <w:lang w:val="en-US" w:bidi="th-TH"/>
              </w:rPr>
              <w:t>2</w:t>
            </w:r>
            <w:r w:rsidR="001D7072">
              <w:rPr>
                <w:rFonts w:ascii="CordiaUPC" w:hAnsi="CordiaUPC" w:cs="CordiaUPC"/>
                <w:color w:val="000000"/>
                <w:sz w:val="26"/>
                <w:szCs w:val="26"/>
                <w:lang w:val="en-US" w:bidi="th-TH"/>
              </w:rPr>
              <w:t>0</w:t>
            </w:r>
          </w:p>
        </w:tc>
      </w:tr>
      <w:tr w:rsidR="000C559C" w:rsidRPr="000C559C" w14:paraId="1D8787A6" w14:textId="77777777" w:rsidTr="000C559C">
        <w:trPr>
          <w:gridBefore w:val="1"/>
          <w:wBefore w:w="46" w:type="dxa"/>
        </w:trPr>
        <w:tc>
          <w:tcPr>
            <w:tcW w:w="3267" w:type="dxa"/>
            <w:gridSpan w:val="2"/>
            <w:vAlign w:val="bottom"/>
          </w:tcPr>
          <w:p w14:paraId="428AB86D" w14:textId="77777777" w:rsidR="000C559C" w:rsidRPr="000C559C" w:rsidRDefault="000C559C" w:rsidP="000C559C">
            <w:pPr>
              <w:spacing w:line="220" w:lineRule="exact"/>
              <w:ind w:right="-126"/>
              <w:rPr>
                <w:rFonts w:eastAsia="Times New Roman" w:cs="Cordia New"/>
                <w:szCs w:val="28"/>
                <w:cs/>
                <w:lang w:bidi="th-TH"/>
              </w:rPr>
            </w:pPr>
          </w:p>
        </w:tc>
        <w:tc>
          <w:tcPr>
            <w:tcW w:w="1323" w:type="dxa"/>
            <w:gridSpan w:val="2"/>
            <w:vAlign w:val="bottom"/>
          </w:tcPr>
          <w:p w14:paraId="5ED21812" w14:textId="7777777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Beginning balance</w:t>
            </w:r>
          </w:p>
        </w:tc>
        <w:tc>
          <w:tcPr>
            <w:tcW w:w="178" w:type="dxa"/>
            <w:gridSpan w:val="2"/>
            <w:vAlign w:val="bottom"/>
          </w:tcPr>
          <w:p w14:paraId="3CF248A6"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379" w:type="dxa"/>
            <w:gridSpan w:val="2"/>
            <w:vAlign w:val="bottom"/>
          </w:tcPr>
          <w:p w14:paraId="35D9E78A" w14:textId="77777777" w:rsidR="000C559C" w:rsidRPr="000C559C" w:rsidRDefault="000C559C" w:rsidP="000C559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Additions</w:t>
            </w:r>
          </w:p>
        </w:tc>
        <w:tc>
          <w:tcPr>
            <w:tcW w:w="180" w:type="dxa"/>
            <w:gridSpan w:val="2"/>
            <w:vAlign w:val="bottom"/>
          </w:tcPr>
          <w:p w14:paraId="03946DCE"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382" w:type="dxa"/>
            <w:gridSpan w:val="2"/>
            <w:vAlign w:val="bottom"/>
          </w:tcPr>
          <w:p w14:paraId="7045350D"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Disposals/</w:t>
            </w:r>
          </w:p>
          <w:p w14:paraId="2A111CEC"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Decrease</w:t>
            </w:r>
          </w:p>
        </w:tc>
        <w:tc>
          <w:tcPr>
            <w:tcW w:w="178" w:type="dxa"/>
            <w:gridSpan w:val="2"/>
            <w:vAlign w:val="bottom"/>
          </w:tcPr>
          <w:p w14:paraId="6D8F6478" w14:textId="77777777" w:rsidR="000C559C" w:rsidRPr="000C559C" w:rsidRDefault="000C559C" w:rsidP="000C559C">
            <w:pPr>
              <w:tabs>
                <w:tab w:val="decimal" w:pos="765"/>
              </w:tabs>
              <w:spacing w:line="220" w:lineRule="exact"/>
              <w:jc w:val="center"/>
              <w:rPr>
                <w:rFonts w:ascii="CordiaUPC" w:hAnsi="CordiaUPC" w:cs="CordiaUPC"/>
                <w:color w:val="000000"/>
                <w:sz w:val="26"/>
                <w:szCs w:val="26"/>
                <w:lang w:val="en-US" w:bidi="th-TH"/>
              </w:rPr>
            </w:pPr>
          </w:p>
        </w:tc>
        <w:tc>
          <w:tcPr>
            <w:tcW w:w="1464" w:type="dxa"/>
            <w:gridSpan w:val="2"/>
            <w:vAlign w:val="bottom"/>
          </w:tcPr>
          <w:p w14:paraId="310E4E86"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 xml:space="preserve">Ending </w:t>
            </w:r>
          </w:p>
          <w:p w14:paraId="0CE73922" w14:textId="77777777" w:rsidR="000C559C" w:rsidRPr="000C559C" w:rsidRDefault="000C559C" w:rsidP="000C559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balance</w:t>
            </w:r>
          </w:p>
        </w:tc>
      </w:tr>
      <w:tr w:rsidR="000C559C" w:rsidRPr="000C559C" w14:paraId="1154E232" w14:textId="77777777" w:rsidTr="000C559C">
        <w:trPr>
          <w:gridBefore w:val="1"/>
          <w:wBefore w:w="46" w:type="dxa"/>
        </w:trPr>
        <w:tc>
          <w:tcPr>
            <w:tcW w:w="3267" w:type="dxa"/>
            <w:gridSpan w:val="2"/>
            <w:vAlign w:val="bottom"/>
          </w:tcPr>
          <w:p w14:paraId="736BAAEA" w14:textId="77777777" w:rsidR="000C559C" w:rsidRPr="000C559C" w:rsidRDefault="000C559C" w:rsidP="000C559C">
            <w:pPr>
              <w:spacing w:line="220" w:lineRule="exact"/>
              <w:ind w:right="-126"/>
              <w:rPr>
                <w:rFonts w:eastAsia="Times New Roman" w:cs="Times New Roman"/>
                <w:b/>
                <w:bCs/>
                <w:i/>
                <w:iCs/>
                <w:szCs w:val="22"/>
              </w:rPr>
            </w:pPr>
          </w:p>
        </w:tc>
        <w:tc>
          <w:tcPr>
            <w:tcW w:w="6084" w:type="dxa"/>
            <w:gridSpan w:val="14"/>
            <w:vAlign w:val="bottom"/>
          </w:tcPr>
          <w:p w14:paraId="0488DB62" w14:textId="77777777" w:rsidR="000C559C" w:rsidRPr="000C559C" w:rsidRDefault="000C559C" w:rsidP="000C559C">
            <w:pPr>
              <w:spacing w:line="220" w:lineRule="exact"/>
              <w:ind w:right="11"/>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(in million Baht)</w:t>
            </w:r>
          </w:p>
        </w:tc>
      </w:tr>
      <w:tr w:rsidR="000C559C" w:rsidRPr="000C559C" w14:paraId="6DD5E41E" w14:textId="77777777" w:rsidTr="000C559C">
        <w:trPr>
          <w:gridAfter w:val="1"/>
          <w:wAfter w:w="46" w:type="dxa"/>
        </w:trPr>
        <w:tc>
          <w:tcPr>
            <w:tcW w:w="3267" w:type="dxa"/>
            <w:gridSpan w:val="2"/>
            <w:vAlign w:val="bottom"/>
          </w:tcPr>
          <w:p w14:paraId="0076565C" w14:textId="77777777" w:rsidR="000C559C" w:rsidRPr="000C559C" w:rsidRDefault="000C559C" w:rsidP="000C559C">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323" w:type="dxa"/>
            <w:gridSpan w:val="2"/>
            <w:vAlign w:val="bottom"/>
          </w:tcPr>
          <w:p w14:paraId="56DBB1C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453F2B0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2361AE44"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75672591"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111914BA"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0A3CF086"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5EE40D0F" w14:textId="77777777" w:rsidR="000C559C" w:rsidRPr="000C559C" w:rsidRDefault="000C559C" w:rsidP="000C559C">
            <w:pPr>
              <w:tabs>
                <w:tab w:val="decimal" w:pos="1064"/>
              </w:tabs>
              <w:spacing w:line="240" w:lineRule="exact"/>
              <w:ind w:right="-93"/>
              <w:jc w:val="both"/>
              <w:rPr>
                <w:rFonts w:ascii="CordiaUPC" w:hAnsi="CordiaUPC" w:cs="CordiaUPC"/>
                <w:color w:val="000000"/>
                <w:sz w:val="26"/>
                <w:szCs w:val="26"/>
                <w:lang w:val="en-US"/>
              </w:rPr>
            </w:pPr>
          </w:p>
        </w:tc>
      </w:tr>
      <w:tr w:rsidR="00844238" w:rsidRPr="000C559C" w14:paraId="55680BF5" w14:textId="77777777" w:rsidTr="005B1C6C">
        <w:trPr>
          <w:gridBefore w:val="1"/>
          <w:wBefore w:w="46" w:type="dxa"/>
        </w:trPr>
        <w:tc>
          <w:tcPr>
            <w:tcW w:w="3267" w:type="dxa"/>
            <w:gridSpan w:val="2"/>
            <w:vAlign w:val="bottom"/>
          </w:tcPr>
          <w:p w14:paraId="419D53C6" w14:textId="77777777" w:rsidR="00844238" w:rsidRPr="000C559C" w:rsidRDefault="00844238" w:rsidP="0084423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Immovable assets                                             </w:t>
            </w:r>
          </w:p>
        </w:tc>
        <w:tc>
          <w:tcPr>
            <w:tcW w:w="1323" w:type="dxa"/>
            <w:gridSpan w:val="2"/>
            <w:vAlign w:val="bottom"/>
          </w:tcPr>
          <w:p w14:paraId="4BA3BCF4" w14:textId="55F5D194" w:rsidR="00844238" w:rsidRPr="000C559C" w:rsidRDefault="00844238" w:rsidP="00844238">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3</w:t>
            </w:r>
            <w:r w:rsidRPr="000C559C">
              <w:rPr>
                <w:rFonts w:ascii="CordiaUPC" w:hAnsi="CordiaUPC" w:cs="CordiaUPC"/>
                <w:color w:val="000000"/>
                <w:sz w:val="26"/>
                <w:szCs w:val="26"/>
                <w:lang w:val="en-US"/>
              </w:rPr>
              <w:t>,</w:t>
            </w:r>
            <w:r>
              <w:rPr>
                <w:rFonts w:ascii="CordiaUPC" w:hAnsi="CordiaUPC" w:cs="CordiaUPC"/>
                <w:color w:val="000000"/>
                <w:sz w:val="26"/>
                <w:szCs w:val="26"/>
                <w:lang w:val="en-US"/>
              </w:rPr>
              <w:t>562</w:t>
            </w:r>
          </w:p>
        </w:tc>
        <w:tc>
          <w:tcPr>
            <w:tcW w:w="178" w:type="dxa"/>
            <w:gridSpan w:val="2"/>
          </w:tcPr>
          <w:p w14:paraId="6394B74D"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Pr>
          <w:p w14:paraId="5B48FCEE" w14:textId="43D23366"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4</w:t>
            </w:r>
            <w:r>
              <w:rPr>
                <w:rFonts w:ascii="CordiaUPC" w:hAnsi="CordiaUPC" w:cs="CordiaUPC"/>
                <w:color w:val="000000"/>
                <w:sz w:val="26"/>
                <w:szCs w:val="26"/>
                <w:lang w:val="en-US"/>
              </w:rPr>
              <w:t>1</w:t>
            </w:r>
            <w:r w:rsidRPr="000C559C">
              <w:rPr>
                <w:rFonts w:ascii="CordiaUPC" w:hAnsi="CordiaUPC" w:cs="CordiaUPC"/>
                <w:color w:val="000000"/>
                <w:sz w:val="26"/>
                <w:szCs w:val="26"/>
                <w:lang w:val="en-US"/>
              </w:rPr>
              <w:t>9</w:t>
            </w:r>
          </w:p>
        </w:tc>
        <w:tc>
          <w:tcPr>
            <w:tcW w:w="180" w:type="dxa"/>
            <w:gridSpan w:val="2"/>
          </w:tcPr>
          <w:p w14:paraId="1A1C2F3F"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464D563C" w14:textId="0052DB28"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261</w:t>
            </w:r>
            <w:r w:rsidRPr="000C559C">
              <w:rPr>
                <w:rFonts w:ascii="CordiaUPC" w:hAnsi="CordiaUPC" w:cs="CordiaUPC"/>
                <w:color w:val="000000"/>
                <w:sz w:val="26"/>
                <w:szCs w:val="26"/>
                <w:lang w:val="en-US"/>
              </w:rPr>
              <w:t>)</w:t>
            </w:r>
          </w:p>
        </w:tc>
        <w:tc>
          <w:tcPr>
            <w:tcW w:w="178" w:type="dxa"/>
            <w:gridSpan w:val="2"/>
          </w:tcPr>
          <w:p w14:paraId="1FF2072D"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230A18D9" w14:textId="2A7C71F9" w:rsidR="00844238"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3</w:t>
            </w:r>
            <w:r w:rsidRPr="000C559C">
              <w:rPr>
                <w:rFonts w:ascii="CordiaUPC" w:hAnsi="CordiaUPC" w:cs="CordiaUPC"/>
                <w:color w:val="000000"/>
                <w:sz w:val="26"/>
                <w:szCs w:val="26"/>
                <w:lang w:val="en-US"/>
              </w:rPr>
              <w:t>,</w:t>
            </w:r>
            <w:r>
              <w:rPr>
                <w:rFonts w:ascii="CordiaUPC" w:hAnsi="CordiaUPC" w:cs="CordiaUPC"/>
                <w:color w:val="000000"/>
                <w:sz w:val="26"/>
                <w:szCs w:val="26"/>
                <w:lang w:val="en-US"/>
              </w:rPr>
              <w:t>720</w:t>
            </w:r>
          </w:p>
        </w:tc>
      </w:tr>
      <w:tr w:rsidR="00844238" w:rsidRPr="000C559C" w14:paraId="7176C70C" w14:textId="77777777" w:rsidTr="005B1C6C">
        <w:trPr>
          <w:gridBefore w:val="1"/>
          <w:wBefore w:w="46" w:type="dxa"/>
        </w:trPr>
        <w:tc>
          <w:tcPr>
            <w:tcW w:w="3267" w:type="dxa"/>
            <w:gridSpan w:val="2"/>
            <w:vAlign w:val="bottom"/>
          </w:tcPr>
          <w:p w14:paraId="139F88A7" w14:textId="77777777" w:rsidR="00844238" w:rsidRPr="000C559C" w:rsidRDefault="00844238" w:rsidP="0084423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w:t>
            </w:r>
            <w:r>
              <w:rPr>
                <w:rFonts w:ascii="CordiaUPC" w:hAnsi="CordiaUPC" w:cs="CordiaUPC"/>
                <w:color w:val="000000"/>
                <w:sz w:val="26"/>
                <w:szCs w:val="26"/>
                <w:lang w:val="en-US"/>
              </w:rPr>
              <w:t>M</w:t>
            </w:r>
            <w:r w:rsidRPr="000C559C">
              <w:rPr>
                <w:rFonts w:ascii="CordiaUPC" w:hAnsi="CordiaUPC" w:cs="CordiaUPC"/>
                <w:color w:val="000000"/>
                <w:sz w:val="26"/>
                <w:szCs w:val="26"/>
                <w:lang w:val="en-US"/>
              </w:rPr>
              <w:t xml:space="preserve">ovable assets                                             </w:t>
            </w:r>
          </w:p>
        </w:tc>
        <w:tc>
          <w:tcPr>
            <w:tcW w:w="1323" w:type="dxa"/>
            <w:gridSpan w:val="2"/>
            <w:vAlign w:val="bottom"/>
          </w:tcPr>
          <w:p w14:paraId="6A4A2F8E" w14:textId="46D4AE99" w:rsidR="00844238" w:rsidRPr="000C559C" w:rsidRDefault="00E91A70" w:rsidP="00844238">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777</w:t>
            </w:r>
          </w:p>
        </w:tc>
        <w:tc>
          <w:tcPr>
            <w:tcW w:w="178" w:type="dxa"/>
            <w:gridSpan w:val="2"/>
          </w:tcPr>
          <w:p w14:paraId="3B0F3FF7"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Pr>
          <w:p w14:paraId="5315B75A" w14:textId="48350198"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5,</w:t>
            </w:r>
            <w:r w:rsidR="00E91A70">
              <w:rPr>
                <w:rFonts w:ascii="CordiaUPC" w:hAnsi="CordiaUPC" w:cs="CordiaUPC"/>
                <w:color w:val="000000"/>
                <w:sz w:val="26"/>
                <w:szCs w:val="26"/>
                <w:lang w:val="en-US"/>
              </w:rPr>
              <w:t>81</w:t>
            </w:r>
            <w:r>
              <w:rPr>
                <w:rFonts w:ascii="CordiaUPC" w:hAnsi="CordiaUPC" w:cs="CordiaUPC"/>
                <w:color w:val="000000"/>
                <w:sz w:val="26"/>
                <w:szCs w:val="26"/>
                <w:lang w:val="en-US"/>
              </w:rPr>
              <w:t>9</w:t>
            </w:r>
          </w:p>
        </w:tc>
        <w:tc>
          <w:tcPr>
            <w:tcW w:w="180" w:type="dxa"/>
            <w:gridSpan w:val="2"/>
          </w:tcPr>
          <w:p w14:paraId="0327E29F"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2C2DA8F5" w14:textId="54245418"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6,031</w:t>
            </w:r>
            <w:r w:rsidRPr="000C559C">
              <w:rPr>
                <w:rFonts w:ascii="CordiaUPC" w:hAnsi="CordiaUPC" w:cs="CordiaUPC"/>
                <w:color w:val="000000"/>
                <w:sz w:val="26"/>
                <w:szCs w:val="26"/>
                <w:lang w:val="en-US"/>
              </w:rPr>
              <w:t>)</w:t>
            </w:r>
          </w:p>
        </w:tc>
        <w:tc>
          <w:tcPr>
            <w:tcW w:w="178" w:type="dxa"/>
            <w:gridSpan w:val="2"/>
          </w:tcPr>
          <w:p w14:paraId="6EB78583"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1189E083" w14:textId="752898E3" w:rsidR="00844238"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565</w:t>
            </w:r>
          </w:p>
        </w:tc>
      </w:tr>
      <w:tr w:rsidR="00844238" w:rsidRPr="000C559C" w14:paraId="2A9750D1" w14:textId="77777777" w:rsidTr="005B1C6C">
        <w:trPr>
          <w:gridBefore w:val="1"/>
          <w:wBefore w:w="46" w:type="dxa"/>
        </w:trPr>
        <w:tc>
          <w:tcPr>
            <w:tcW w:w="3267" w:type="dxa"/>
            <w:gridSpan w:val="2"/>
            <w:vAlign w:val="bottom"/>
          </w:tcPr>
          <w:p w14:paraId="74BEFFCE" w14:textId="77777777" w:rsidR="00844238" w:rsidRPr="000C559C" w:rsidRDefault="00844238" w:rsidP="0084423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23" w:type="dxa"/>
            <w:gridSpan w:val="2"/>
            <w:tcBorders>
              <w:bottom w:val="single" w:sz="4" w:space="0" w:color="auto"/>
            </w:tcBorders>
            <w:vAlign w:val="bottom"/>
          </w:tcPr>
          <w:p w14:paraId="5E688A21" w14:textId="5A3D8464" w:rsidR="00844238" w:rsidRPr="000C559C" w:rsidRDefault="00E91A70" w:rsidP="00844238">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820</w:t>
            </w:r>
          </w:p>
        </w:tc>
        <w:tc>
          <w:tcPr>
            <w:tcW w:w="178" w:type="dxa"/>
            <w:gridSpan w:val="2"/>
          </w:tcPr>
          <w:p w14:paraId="6B87FD69"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tcPr>
          <w:p w14:paraId="5B1194C9" w14:textId="7CBC7710"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1</w:t>
            </w:r>
            <w:r>
              <w:rPr>
                <w:rFonts w:ascii="CordiaUPC" w:hAnsi="CordiaUPC" w:cs="CordiaUPC"/>
                <w:color w:val="000000"/>
                <w:sz w:val="26"/>
                <w:szCs w:val="26"/>
                <w:lang w:val="en-US"/>
              </w:rPr>
              <w:t>,</w:t>
            </w:r>
            <w:r w:rsidR="001D7072">
              <w:rPr>
                <w:rFonts w:ascii="CordiaUPC" w:hAnsi="CordiaUPC" w:cs="CordiaUPC"/>
                <w:color w:val="000000"/>
                <w:sz w:val="26"/>
                <w:szCs w:val="26"/>
                <w:lang w:val="en-US"/>
              </w:rPr>
              <w:t>706</w:t>
            </w:r>
          </w:p>
        </w:tc>
        <w:tc>
          <w:tcPr>
            <w:tcW w:w="180" w:type="dxa"/>
            <w:gridSpan w:val="2"/>
          </w:tcPr>
          <w:p w14:paraId="4C85D5BC"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45656AA8" w14:textId="434EF87C"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460</w:t>
            </w:r>
            <w:r w:rsidRPr="000C559C">
              <w:rPr>
                <w:rFonts w:ascii="CordiaUPC" w:hAnsi="CordiaUPC" w:cs="CordiaUPC"/>
                <w:color w:val="000000"/>
                <w:sz w:val="26"/>
                <w:szCs w:val="26"/>
                <w:lang w:val="en-US"/>
              </w:rPr>
              <w:t>)</w:t>
            </w:r>
          </w:p>
        </w:tc>
        <w:tc>
          <w:tcPr>
            <w:tcW w:w="178" w:type="dxa"/>
            <w:gridSpan w:val="2"/>
          </w:tcPr>
          <w:p w14:paraId="5EB9954F"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vAlign w:val="bottom"/>
          </w:tcPr>
          <w:p w14:paraId="10A1CF38" w14:textId="514C676B" w:rsidR="00844238"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2,066</w:t>
            </w:r>
          </w:p>
        </w:tc>
      </w:tr>
      <w:tr w:rsidR="00844238" w:rsidRPr="000C559C" w14:paraId="19A07340" w14:textId="77777777" w:rsidTr="000C559C">
        <w:trPr>
          <w:gridBefore w:val="1"/>
          <w:wBefore w:w="46" w:type="dxa"/>
        </w:trPr>
        <w:tc>
          <w:tcPr>
            <w:tcW w:w="3267" w:type="dxa"/>
            <w:gridSpan w:val="2"/>
            <w:vAlign w:val="bottom"/>
          </w:tcPr>
          <w:p w14:paraId="0A04219E" w14:textId="77777777" w:rsidR="00844238" w:rsidRPr="000C559C" w:rsidRDefault="00844238" w:rsidP="00844238">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23" w:type="dxa"/>
            <w:gridSpan w:val="2"/>
            <w:tcBorders>
              <w:top w:val="single" w:sz="4" w:space="0" w:color="auto"/>
            </w:tcBorders>
          </w:tcPr>
          <w:p w14:paraId="5B8A6D02" w14:textId="04766B4E" w:rsidR="00844238" w:rsidRPr="000C559C" w:rsidRDefault="00844238" w:rsidP="00844238">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5</w:t>
            </w:r>
            <w:r w:rsidRPr="000C559C">
              <w:rPr>
                <w:rFonts w:ascii="CordiaUPC" w:hAnsi="CordiaUPC" w:cs="CordiaUPC"/>
                <w:color w:val="000000"/>
                <w:sz w:val="26"/>
                <w:szCs w:val="26"/>
                <w:lang w:val="en-US"/>
              </w:rPr>
              <w:t>,</w:t>
            </w:r>
            <w:r>
              <w:rPr>
                <w:rFonts w:ascii="CordiaUPC" w:hAnsi="CordiaUPC" w:cs="CordiaUPC"/>
                <w:color w:val="000000"/>
                <w:sz w:val="26"/>
                <w:szCs w:val="26"/>
                <w:lang w:val="en-US"/>
              </w:rPr>
              <w:t>159</w:t>
            </w:r>
          </w:p>
        </w:tc>
        <w:tc>
          <w:tcPr>
            <w:tcW w:w="178" w:type="dxa"/>
            <w:gridSpan w:val="2"/>
          </w:tcPr>
          <w:p w14:paraId="6884D1EC"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auto"/>
            </w:tcBorders>
          </w:tcPr>
          <w:p w14:paraId="4A762FAA" w14:textId="3CD6E515" w:rsidR="00844238" w:rsidRPr="000C559C" w:rsidRDefault="001D7072" w:rsidP="00844238">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7,944</w:t>
            </w:r>
          </w:p>
        </w:tc>
        <w:tc>
          <w:tcPr>
            <w:tcW w:w="180" w:type="dxa"/>
            <w:gridSpan w:val="2"/>
          </w:tcPr>
          <w:p w14:paraId="330F59EF"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auto"/>
            </w:tcBorders>
            <w:vAlign w:val="bottom"/>
          </w:tcPr>
          <w:p w14:paraId="6EFA031B" w14:textId="476F93B8"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6,752</w:t>
            </w:r>
            <w:r w:rsidRPr="000C559C">
              <w:rPr>
                <w:rFonts w:ascii="CordiaUPC" w:hAnsi="CordiaUPC" w:cs="CordiaUPC"/>
                <w:color w:val="000000"/>
                <w:sz w:val="26"/>
                <w:szCs w:val="26"/>
                <w:lang w:val="en-US"/>
              </w:rPr>
              <w:t>)</w:t>
            </w:r>
          </w:p>
        </w:tc>
        <w:tc>
          <w:tcPr>
            <w:tcW w:w="178" w:type="dxa"/>
            <w:gridSpan w:val="2"/>
          </w:tcPr>
          <w:p w14:paraId="0856287C"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auto"/>
            </w:tcBorders>
          </w:tcPr>
          <w:p w14:paraId="6C5BD252" w14:textId="557EE22D" w:rsidR="00844238" w:rsidRPr="000C559C" w:rsidRDefault="00844238" w:rsidP="00844238">
            <w:pPr>
              <w:tabs>
                <w:tab w:val="decimal" w:pos="1064"/>
              </w:tabs>
              <w:snapToGrid w:val="0"/>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6</w:t>
            </w:r>
            <w:r w:rsidRPr="000C559C">
              <w:rPr>
                <w:rFonts w:ascii="CordiaUPC" w:hAnsi="CordiaUPC" w:cs="CordiaUPC"/>
                <w:color w:val="000000"/>
                <w:sz w:val="26"/>
                <w:szCs w:val="26"/>
                <w:lang w:val="en-US"/>
              </w:rPr>
              <w:t>,3</w:t>
            </w:r>
            <w:r>
              <w:rPr>
                <w:rFonts w:ascii="CordiaUPC" w:hAnsi="CordiaUPC" w:cs="CordiaUPC"/>
                <w:color w:val="000000"/>
                <w:sz w:val="26"/>
                <w:szCs w:val="26"/>
                <w:lang w:val="en-US"/>
              </w:rPr>
              <w:t>51</w:t>
            </w:r>
          </w:p>
        </w:tc>
      </w:tr>
      <w:tr w:rsidR="00844238" w:rsidRPr="000C559C" w14:paraId="7BA84BCC" w14:textId="77777777" w:rsidTr="005B1C6C">
        <w:trPr>
          <w:gridBefore w:val="1"/>
          <w:wBefore w:w="46" w:type="dxa"/>
        </w:trPr>
        <w:tc>
          <w:tcPr>
            <w:tcW w:w="3267" w:type="dxa"/>
            <w:gridSpan w:val="2"/>
            <w:vAlign w:val="bottom"/>
          </w:tcPr>
          <w:p w14:paraId="3B72219C" w14:textId="77777777" w:rsidR="00844238" w:rsidRPr="000C559C" w:rsidRDefault="00844238" w:rsidP="00CA1658">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impairment losses</w:t>
            </w:r>
          </w:p>
        </w:tc>
        <w:tc>
          <w:tcPr>
            <w:tcW w:w="1323" w:type="dxa"/>
            <w:gridSpan w:val="2"/>
            <w:tcBorders>
              <w:bottom w:val="single" w:sz="4" w:space="0" w:color="auto"/>
            </w:tcBorders>
            <w:vAlign w:val="bottom"/>
          </w:tcPr>
          <w:p w14:paraId="248042D4" w14:textId="786F8A56" w:rsidR="00844238" w:rsidRPr="000C559C" w:rsidRDefault="00844238" w:rsidP="00844238">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349</w:t>
            </w:r>
            <w:r w:rsidRPr="000C559C">
              <w:rPr>
                <w:rFonts w:ascii="CordiaUPC" w:hAnsi="CordiaUPC" w:cs="CordiaUPC"/>
                <w:color w:val="000000"/>
                <w:sz w:val="26"/>
                <w:szCs w:val="26"/>
                <w:lang w:val="en-US"/>
              </w:rPr>
              <w:t>)</w:t>
            </w:r>
          </w:p>
        </w:tc>
        <w:tc>
          <w:tcPr>
            <w:tcW w:w="178" w:type="dxa"/>
            <w:gridSpan w:val="2"/>
          </w:tcPr>
          <w:p w14:paraId="67907ABB"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tcPr>
          <w:p w14:paraId="2CC14F39" w14:textId="77777777" w:rsidR="00844238" w:rsidRPr="000C559C" w:rsidRDefault="00844238" w:rsidP="00844238">
            <w:pPr>
              <w:tabs>
                <w:tab w:val="decimal" w:pos="1064"/>
              </w:tabs>
              <w:snapToGrid w:val="0"/>
              <w:spacing w:line="240" w:lineRule="exact"/>
              <w:ind w:right="-93"/>
              <w:jc w:val="both"/>
              <w:rPr>
                <w:rFonts w:ascii="CordiaUPC" w:hAnsi="CordiaUPC" w:cs="CordiaUPC"/>
                <w:color w:val="000000"/>
                <w:sz w:val="26"/>
                <w:szCs w:val="26"/>
                <w:lang w:val="en-US"/>
              </w:rPr>
            </w:pPr>
          </w:p>
          <w:p w14:paraId="0F08F7C8" w14:textId="70696E6C" w:rsidR="00844238" w:rsidRPr="000C559C" w:rsidRDefault="00844238" w:rsidP="00844238">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1D7072">
              <w:rPr>
                <w:rFonts w:ascii="CordiaUPC" w:hAnsi="CordiaUPC" w:cs="CordiaUPC"/>
                <w:color w:val="000000"/>
                <w:sz w:val="26"/>
                <w:szCs w:val="26"/>
                <w:lang w:val="en-US"/>
              </w:rPr>
              <w:t>8</w:t>
            </w:r>
            <w:r w:rsidRPr="000C559C">
              <w:rPr>
                <w:rFonts w:ascii="CordiaUPC" w:hAnsi="CordiaUPC" w:cs="CordiaUPC"/>
                <w:color w:val="000000"/>
                <w:sz w:val="26"/>
                <w:szCs w:val="26"/>
                <w:lang w:val="en-US"/>
              </w:rPr>
              <w:t>9</w:t>
            </w:r>
            <w:r w:rsidR="001D7072">
              <w:rPr>
                <w:rFonts w:ascii="CordiaUPC" w:hAnsi="CordiaUPC" w:cs="CordiaUPC"/>
                <w:color w:val="000000"/>
                <w:sz w:val="26"/>
                <w:szCs w:val="26"/>
                <w:lang w:val="en-US"/>
              </w:rPr>
              <w:t>8</w:t>
            </w:r>
            <w:r w:rsidRPr="000C559C">
              <w:rPr>
                <w:rFonts w:ascii="CordiaUPC" w:hAnsi="CordiaUPC" w:cs="CordiaUPC"/>
                <w:color w:val="000000"/>
                <w:sz w:val="26"/>
                <w:szCs w:val="26"/>
                <w:lang w:val="en-US"/>
              </w:rPr>
              <w:t>)</w:t>
            </w:r>
          </w:p>
        </w:tc>
        <w:tc>
          <w:tcPr>
            <w:tcW w:w="180" w:type="dxa"/>
            <w:gridSpan w:val="2"/>
          </w:tcPr>
          <w:p w14:paraId="66165E5D"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032F0429" w14:textId="7EB2B66F" w:rsidR="00844238" w:rsidRPr="000C559C" w:rsidRDefault="001D7072" w:rsidP="00844238">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933</w:t>
            </w:r>
          </w:p>
        </w:tc>
        <w:tc>
          <w:tcPr>
            <w:tcW w:w="178" w:type="dxa"/>
            <w:gridSpan w:val="2"/>
          </w:tcPr>
          <w:p w14:paraId="3DBF3B5D" w14:textId="77777777" w:rsidR="00844238" w:rsidRPr="000C559C" w:rsidRDefault="00844238" w:rsidP="00844238">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vAlign w:val="bottom"/>
          </w:tcPr>
          <w:p w14:paraId="19DAD84A" w14:textId="446136F0" w:rsidR="00844238" w:rsidRPr="000C559C" w:rsidRDefault="00844238" w:rsidP="00844238">
            <w:pPr>
              <w:tabs>
                <w:tab w:val="decimal" w:pos="1064"/>
              </w:tabs>
              <w:spacing w:line="240" w:lineRule="exact"/>
              <w:ind w:right="-93"/>
              <w:jc w:val="center"/>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314</w:t>
            </w:r>
            <w:r w:rsidRPr="000C559C">
              <w:rPr>
                <w:rFonts w:ascii="CordiaUPC" w:hAnsi="CordiaUPC" w:cs="CordiaUPC"/>
                <w:color w:val="000000"/>
                <w:sz w:val="26"/>
                <w:szCs w:val="26"/>
                <w:lang w:val="en-US"/>
              </w:rPr>
              <w:t>)</w:t>
            </w:r>
          </w:p>
        </w:tc>
      </w:tr>
      <w:tr w:rsidR="00844238" w:rsidRPr="000C559C" w14:paraId="0A723BC8" w14:textId="77777777" w:rsidTr="005B1C6C">
        <w:trPr>
          <w:gridBefore w:val="1"/>
          <w:wBefore w:w="46" w:type="dxa"/>
        </w:trPr>
        <w:tc>
          <w:tcPr>
            <w:tcW w:w="3267" w:type="dxa"/>
            <w:gridSpan w:val="2"/>
            <w:vAlign w:val="bottom"/>
          </w:tcPr>
          <w:p w14:paraId="0270C4CE" w14:textId="77777777" w:rsidR="00844238" w:rsidRPr="00632E57" w:rsidRDefault="00844238" w:rsidP="00844238">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23" w:type="dxa"/>
            <w:gridSpan w:val="2"/>
            <w:tcBorders>
              <w:top w:val="single" w:sz="4" w:space="0" w:color="auto"/>
              <w:bottom w:val="double" w:sz="4" w:space="0" w:color="auto"/>
            </w:tcBorders>
            <w:vAlign w:val="bottom"/>
          </w:tcPr>
          <w:p w14:paraId="3B3AB155" w14:textId="565797C0" w:rsidR="00844238" w:rsidRPr="00632E57" w:rsidRDefault="00844238" w:rsidP="00844238">
            <w:pPr>
              <w:tabs>
                <w:tab w:val="decimal" w:pos="1064"/>
              </w:tabs>
              <w:snapToGrid w:val="0"/>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4,810</w:t>
            </w:r>
          </w:p>
        </w:tc>
        <w:tc>
          <w:tcPr>
            <w:tcW w:w="178" w:type="dxa"/>
            <w:gridSpan w:val="2"/>
          </w:tcPr>
          <w:p w14:paraId="55B1E0F2" w14:textId="77777777" w:rsidR="00844238" w:rsidRPr="00632E57" w:rsidRDefault="00844238" w:rsidP="00844238">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auto"/>
              <w:bottom w:val="double" w:sz="4" w:space="0" w:color="auto"/>
            </w:tcBorders>
          </w:tcPr>
          <w:p w14:paraId="240F974E" w14:textId="79010995" w:rsidR="00844238" w:rsidRPr="00632E57" w:rsidRDefault="001D7072" w:rsidP="00844238">
            <w:pPr>
              <w:tabs>
                <w:tab w:val="decimal" w:pos="1064"/>
              </w:tabs>
              <w:snapToGrid w:val="0"/>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7,046</w:t>
            </w:r>
          </w:p>
        </w:tc>
        <w:tc>
          <w:tcPr>
            <w:tcW w:w="180" w:type="dxa"/>
            <w:gridSpan w:val="2"/>
          </w:tcPr>
          <w:p w14:paraId="052C5AB0" w14:textId="77777777" w:rsidR="00844238" w:rsidRPr="00632E57" w:rsidRDefault="00844238" w:rsidP="00844238">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auto"/>
              <w:bottom w:val="double" w:sz="4" w:space="0" w:color="auto"/>
            </w:tcBorders>
            <w:vAlign w:val="bottom"/>
          </w:tcPr>
          <w:p w14:paraId="119FD321" w14:textId="37BB51A1" w:rsidR="00844238" w:rsidRPr="00632E57" w:rsidRDefault="00844238" w:rsidP="00844238">
            <w:pPr>
              <w:tabs>
                <w:tab w:val="decimal" w:pos="1064"/>
              </w:tabs>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w:t>
            </w:r>
            <w:r w:rsidR="001D7072" w:rsidRPr="00632E57">
              <w:rPr>
                <w:rFonts w:ascii="CordiaUPC" w:hAnsi="CordiaUPC" w:cs="CordiaUPC"/>
                <w:b/>
                <w:bCs/>
                <w:color w:val="000000"/>
                <w:sz w:val="26"/>
                <w:szCs w:val="26"/>
                <w:lang w:val="en-US"/>
              </w:rPr>
              <w:t>5,819</w:t>
            </w:r>
            <w:r w:rsidRPr="00632E57">
              <w:rPr>
                <w:rFonts w:ascii="CordiaUPC" w:hAnsi="CordiaUPC" w:cs="CordiaUPC"/>
                <w:b/>
                <w:bCs/>
                <w:color w:val="000000"/>
                <w:sz w:val="26"/>
                <w:szCs w:val="26"/>
                <w:lang w:val="en-US"/>
              </w:rPr>
              <w:t>)</w:t>
            </w:r>
          </w:p>
        </w:tc>
        <w:tc>
          <w:tcPr>
            <w:tcW w:w="178" w:type="dxa"/>
            <w:gridSpan w:val="2"/>
          </w:tcPr>
          <w:p w14:paraId="3B734D83" w14:textId="77777777" w:rsidR="00844238" w:rsidRPr="00632E57" w:rsidRDefault="00844238" w:rsidP="00844238">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auto"/>
              <w:bottom w:val="double" w:sz="4" w:space="0" w:color="auto"/>
            </w:tcBorders>
            <w:vAlign w:val="bottom"/>
          </w:tcPr>
          <w:p w14:paraId="51718117" w14:textId="7AE726DE" w:rsidR="00844238" w:rsidRPr="00632E57" w:rsidRDefault="00844238" w:rsidP="00844238">
            <w:pPr>
              <w:tabs>
                <w:tab w:val="decimal" w:pos="1064"/>
              </w:tabs>
              <w:snapToGrid w:val="0"/>
              <w:spacing w:line="240" w:lineRule="exact"/>
              <w:ind w:right="-93"/>
              <w:jc w:val="center"/>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6,037</w:t>
            </w:r>
          </w:p>
        </w:tc>
      </w:tr>
      <w:bookmarkEnd w:id="21"/>
      <w:tr w:rsidR="00632E57" w:rsidRPr="000C559C" w14:paraId="48A454C6" w14:textId="77777777" w:rsidTr="005B1C6C">
        <w:trPr>
          <w:gridBefore w:val="1"/>
          <w:wBefore w:w="46" w:type="dxa"/>
        </w:trPr>
        <w:tc>
          <w:tcPr>
            <w:tcW w:w="3267" w:type="dxa"/>
            <w:gridSpan w:val="2"/>
            <w:vAlign w:val="bottom"/>
          </w:tcPr>
          <w:p w14:paraId="4F20C0D9" w14:textId="77777777" w:rsidR="00632E57" w:rsidRPr="000C559C" w:rsidRDefault="00632E57" w:rsidP="005B1C6C">
            <w:pPr>
              <w:spacing w:line="220" w:lineRule="exact"/>
              <w:ind w:right="-126"/>
              <w:rPr>
                <w:rFonts w:eastAsia="Times New Roman" w:cs="Times New Roman"/>
                <w:szCs w:val="22"/>
              </w:rPr>
            </w:pPr>
          </w:p>
        </w:tc>
        <w:tc>
          <w:tcPr>
            <w:tcW w:w="6084" w:type="dxa"/>
            <w:gridSpan w:val="14"/>
            <w:vAlign w:val="bottom"/>
          </w:tcPr>
          <w:p w14:paraId="369336A6" w14:textId="177A13A7" w:rsidR="00632E57" w:rsidRPr="009A075B" w:rsidRDefault="009A075B" w:rsidP="005B1C6C">
            <w:pPr>
              <w:spacing w:line="220" w:lineRule="exact"/>
              <w:ind w:right="-79" w:hanging="79"/>
              <w:jc w:val="center"/>
              <w:rPr>
                <w:rFonts w:ascii="CordiaUPC" w:hAnsi="CordiaUPC" w:cs="CordiaUPC"/>
                <w:b/>
                <w:bCs/>
                <w:color w:val="000000"/>
                <w:sz w:val="26"/>
                <w:szCs w:val="26"/>
                <w:lang w:val="en-US" w:bidi="th-TH"/>
              </w:rPr>
            </w:pPr>
            <w:r w:rsidRPr="009A075B">
              <w:rPr>
                <w:rFonts w:ascii="CordiaUPC" w:hAnsi="CordiaUPC" w:cs="CordiaUPC"/>
                <w:b/>
                <w:bCs/>
                <w:color w:val="000000"/>
                <w:sz w:val="26"/>
                <w:szCs w:val="26"/>
                <w:lang w:val="en-US" w:bidi="th-TH"/>
              </w:rPr>
              <w:t>Bank only</w:t>
            </w:r>
            <w:r w:rsidR="00632E57" w:rsidRPr="009A075B">
              <w:rPr>
                <w:rFonts w:ascii="CordiaUPC" w:hAnsi="CordiaUPC" w:cs="CordiaUPC"/>
                <w:b/>
                <w:bCs/>
                <w:color w:val="000000"/>
                <w:sz w:val="26"/>
                <w:szCs w:val="26"/>
                <w:lang w:val="en-US" w:bidi="th-TH"/>
              </w:rPr>
              <w:t xml:space="preserve"> </w:t>
            </w:r>
          </w:p>
        </w:tc>
      </w:tr>
      <w:tr w:rsidR="00632E57" w:rsidRPr="000C559C" w14:paraId="7454C332" w14:textId="77777777" w:rsidTr="005B1C6C">
        <w:trPr>
          <w:gridBefore w:val="1"/>
          <w:wBefore w:w="46" w:type="dxa"/>
        </w:trPr>
        <w:tc>
          <w:tcPr>
            <w:tcW w:w="3267" w:type="dxa"/>
            <w:gridSpan w:val="2"/>
            <w:vAlign w:val="bottom"/>
          </w:tcPr>
          <w:p w14:paraId="6354FAEE" w14:textId="77777777" w:rsidR="00632E57" w:rsidRPr="000C559C" w:rsidRDefault="00632E57" w:rsidP="005B1C6C">
            <w:pPr>
              <w:spacing w:line="220" w:lineRule="exact"/>
              <w:ind w:right="-126"/>
              <w:rPr>
                <w:rFonts w:eastAsia="Times New Roman" w:cs="Times New Roman"/>
                <w:szCs w:val="22"/>
              </w:rPr>
            </w:pPr>
          </w:p>
        </w:tc>
        <w:tc>
          <w:tcPr>
            <w:tcW w:w="6084" w:type="dxa"/>
            <w:gridSpan w:val="14"/>
            <w:vAlign w:val="bottom"/>
          </w:tcPr>
          <w:p w14:paraId="4E2B75D8" w14:textId="77777777" w:rsidR="00632E57" w:rsidRPr="000C559C" w:rsidRDefault="00632E57" w:rsidP="005B1C6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3</w:t>
            </w:r>
            <w:r>
              <w:rPr>
                <w:rFonts w:ascii="CordiaUPC" w:hAnsi="CordiaUPC" w:cs="CordiaUPC"/>
                <w:color w:val="000000"/>
                <w:sz w:val="26"/>
                <w:szCs w:val="26"/>
                <w:lang w:val="en-US" w:bidi="th-TH"/>
              </w:rPr>
              <w:t>0 June</w:t>
            </w:r>
            <w:r w:rsidRPr="000C559C">
              <w:rPr>
                <w:rFonts w:ascii="CordiaUPC" w:hAnsi="CordiaUPC" w:cs="CordiaUPC"/>
                <w:color w:val="000000"/>
                <w:sz w:val="26"/>
                <w:szCs w:val="26"/>
                <w:lang w:val="en-US" w:bidi="th-TH"/>
              </w:rPr>
              <w:t xml:space="preserve"> 20</w:t>
            </w:r>
            <w:r>
              <w:rPr>
                <w:rFonts w:ascii="CordiaUPC" w:hAnsi="CordiaUPC" w:cs="CordiaUPC"/>
                <w:color w:val="000000"/>
                <w:sz w:val="26"/>
                <w:szCs w:val="26"/>
                <w:lang w:val="en-US" w:bidi="th-TH"/>
              </w:rPr>
              <w:t>21</w:t>
            </w:r>
          </w:p>
        </w:tc>
      </w:tr>
      <w:tr w:rsidR="00632E57" w:rsidRPr="000C559C" w14:paraId="5B0841FE" w14:textId="77777777" w:rsidTr="005B1C6C">
        <w:trPr>
          <w:gridBefore w:val="1"/>
          <w:wBefore w:w="46" w:type="dxa"/>
        </w:trPr>
        <w:tc>
          <w:tcPr>
            <w:tcW w:w="3267" w:type="dxa"/>
            <w:gridSpan w:val="2"/>
            <w:vAlign w:val="bottom"/>
          </w:tcPr>
          <w:p w14:paraId="72D14C4C" w14:textId="77777777" w:rsidR="00632E57" w:rsidRPr="000C559C" w:rsidRDefault="00632E57" w:rsidP="005B1C6C">
            <w:pPr>
              <w:spacing w:line="220" w:lineRule="exact"/>
              <w:ind w:right="-126"/>
              <w:rPr>
                <w:rFonts w:eastAsia="Times New Roman" w:cs="Cordia New"/>
                <w:szCs w:val="28"/>
                <w:cs/>
                <w:lang w:bidi="th-TH"/>
              </w:rPr>
            </w:pPr>
          </w:p>
        </w:tc>
        <w:tc>
          <w:tcPr>
            <w:tcW w:w="1323" w:type="dxa"/>
            <w:gridSpan w:val="2"/>
            <w:vAlign w:val="bottom"/>
          </w:tcPr>
          <w:p w14:paraId="6268F89E" w14:textId="77777777" w:rsidR="00632E57" w:rsidRPr="000C559C" w:rsidRDefault="00632E57" w:rsidP="005B1C6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Beginning balance</w:t>
            </w:r>
          </w:p>
        </w:tc>
        <w:tc>
          <w:tcPr>
            <w:tcW w:w="178" w:type="dxa"/>
            <w:gridSpan w:val="2"/>
            <w:vAlign w:val="bottom"/>
          </w:tcPr>
          <w:p w14:paraId="7016ACB9"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379" w:type="dxa"/>
            <w:gridSpan w:val="2"/>
            <w:vAlign w:val="bottom"/>
          </w:tcPr>
          <w:p w14:paraId="30ED218E" w14:textId="77777777" w:rsidR="00632E57" w:rsidRPr="000C559C" w:rsidRDefault="00632E57" w:rsidP="005B1C6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Additions</w:t>
            </w:r>
          </w:p>
        </w:tc>
        <w:tc>
          <w:tcPr>
            <w:tcW w:w="180" w:type="dxa"/>
            <w:gridSpan w:val="2"/>
            <w:vAlign w:val="bottom"/>
          </w:tcPr>
          <w:p w14:paraId="142D113E"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382" w:type="dxa"/>
            <w:gridSpan w:val="2"/>
            <w:vAlign w:val="bottom"/>
          </w:tcPr>
          <w:p w14:paraId="1FFB2408"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Disposals/</w:t>
            </w:r>
          </w:p>
          <w:p w14:paraId="00A21CB4"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Decrease</w:t>
            </w:r>
          </w:p>
        </w:tc>
        <w:tc>
          <w:tcPr>
            <w:tcW w:w="178" w:type="dxa"/>
            <w:gridSpan w:val="2"/>
            <w:vAlign w:val="bottom"/>
          </w:tcPr>
          <w:p w14:paraId="6633D80A"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464" w:type="dxa"/>
            <w:gridSpan w:val="2"/>
            <w:vAlign w:val="bottom"/>
          </w:tcPr>
          <w:p w14:paraId="6DF3EFBE"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Ending</w:t>
            </w:r>
          </w:p>
          <w:p w14:paraId="424137D8"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balance</w:t>
            </w:r>
          </w:p>
        </w:tc>
      </w:tr>
      <w:tr w:rsidR="00632E57" w:rsidRPr="000C559C" w14:paraId="09F65BE4" w14:textId="77777777" w:rsidTr="005B1C6C">
        <w:trPr>
          <w:gridBefore w:val="1"/>
          <w:wBefore w:w="46" w:type="dxa"/>
        </w:trPr>
        <w:tc>
          <w:tcPr>
            <w:tcW w:w="3267" w:type="dxa"/>
            <w:gridSpan w:val="2"/>
            <w:vAlign w:val="bottom"/>
          </w:tcPr>
          <w:p w14:paraId="66D89605" w14:textId="77777777" w:rsidR="00632E57" w:rsidRPr="000C559C" w:rsidRDefault="00632E57" w:rsidP="005B1C6C">
            <w:pPr>
              <w:spacing w:line="220" w:lineRule="exact"/>
              <w:ind w:right="-126"/>
              <w:rPr>
                <w:rFonts w:eastAsia="Times New Roman" w:cs="Times New Roman"/>
                <w:b/>
                <w:bCs/>
                <w:i/>
                <w:iCs/>
                <w:szCs w:val="22"/>
              </w:rPr>
            </w:pPr>
          </w:p>
        </w:tc>
        <w:tc>
          <w:tcPr>
            <w:tcW w:w="6084" w:type="dxa"/>
            <w:gridSpan w:val="14"/>
            <w:vAlign w:val="bottom"/>
          </w:tcPr>
          <w:p w14:paraId="1E003B79" w14:textId="77777777" w:rsidR="00632E57" w:rsidRPr="000C559C" w:rsidRDefault="00632E57" w:rsidP="005B1C6C">
            <w:pPr>
              <w:spacing w:line="220" w:lineRule="exact"/>
              <w:ind w:right="11"/>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(in million Baht)</w:t>
            </w:r>
          </w:p>
        </w:tc>
      </w:tr>
      <w:tr w:rsidR="00632E57" w:rsidRPr="000C559C" w14:paraId="16C1A7AE" w14:textId="77777777" w:rsidTr="005B1C6C">
        <w:trPr>
          <w:gridAfter w:val="1"/>
          <w:wAfter w:w="46" w:type="dxa"/>
        </w:trPr>
        <w:tc>
          <w:tcPr>
            <w:tcW w:w="3267" w:type="dxa"/>
            <w:gridSpan w:val="2"/>
            <w:vAlign w:val="bottom"/>
          </w:tcPr>
          <w:p w14:paraId="4B2FDF84" w14:textId="77777777" w:rsidR="00632E57" w:rsidRPr="000C559C" w:rsidRDefault="00632E57" w:rsidP="005B1C6C">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323" w:type="dxa"/>
            <w:gridSpan w:val="2"/>
            <w:vAlign w:val="bottom"/>
          </w:tcPr>
          <w:p w14:paraId="069EB2CF"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113E593D"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1FF228D1"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2814A17C"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3A83D76E"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6EEC7871"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00D56CF5"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r>
      <w:tr w:rsidR="009A075B" w:rsidRPr="000C559C" w14:paraId="2F0209B9" w14:textId="77777777" w:rsidTr="005B1C6C">
        <w:trPr>
          <w:gridBefore w:val="1"/>
          <w:wBefore w:w="46" w:type="dxa"/>
        </w:trPr>
        <w:tc>
          <w:tcPr>
            <w:tcW w:w="3267" w:type="dxa"/>
            <w:gridSpan w:val="2"/>
            <w:vAlign w:val="bottom"/>
          </w:tcPr>
          <w:p w14:paraId="1E4A8C4A" w14:textId="77777777" w:rsidR="009A075B" w:rsidRPr="000C559C" w:rsidRDefault="009A075B" w:rsidP="009A075B">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Immovable assets                                             </w:t>
            </w:r>
          </w:p>
        </w:tc>
        <w:tc>
          <w:tcPr>
            <w:tcW w:w="1323" w:type="dxa"/>
            <w:gridSpan w:val="2"/>
            <w:vAlign w:val="bottom"/>
          </w:tcPr>
          <w:p w14:paraId="2CF4BC34" w14:textId="04738A4A" w:rsidR="009A075B" w:rsidRPr="000C559C" w:rsidRDefault="009A075B" w:rsidP="009A075B">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2</w:t>
            </w:r>
            <w:r w:rsidRPr="000C559C">
              <w:rPr>
                <w:rFonts w:ascii="CordiaUPC" w:hAnsi="CordiaUPC" w:cs="CordiaUPC"/>
                <w:color w:val="000000"/>
                <w:sz w:val="26"/>
                <w:szCs w:val="26"/>
                <w:lang w:val="en-US"/>
              </w:rPr>
              <w:t>,</w:t>
            </w:r>
            <w:r>
              <w:rPr>
                <w:rFonts w:ascii="CordiaUPC" w:hAnsi="CordiaUPC" w:cs="CordiaUPC"/>
                <w:color w:val="000000"/>
                <w:sz w:val="26"/>
                <w:szCs w:val="26"/>
                <w:lang w:val="en-US"/>
              </w:rPr>
              <w:t>372</w:t>
            </w:r>
          </w:p>
        </w:tc>
        <w:tc>
          <w:tcPr>
            <w:tcW w:w="178" w:type="dxa"/>
            <w:gridSpan w:val="2"/>
          </w:tcPr>
          <w:p w14:paraId="43E4D365"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Pr>
          <w:p w14:paraId="3C8EAA3D" w14:textId="2B18EE6A"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88</w:t>
            </w:r>
          </w:p>
        </w:tc>
        <w:tc>
          <w:tcPr>
            <w:tcW w:w="180" w:type="dxa"/>
            <w:gridSpan w:val="2"/>
          </w:tcPr>
          <w:p w14:paraId="4825AE8A"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68A5CFCD" w14:textId="7CD0142E"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240</w:t>
            </w:r>
            <w:r w:rsidRPr="000C559C">
              <w:rPr>
                <w:rFonts w:ascii="CordiaUPC" w:hAnsi="CordiaUPC" w:cs="CordiaUPC"/>
                <w:color w:val="000000"/>
                <w:sz w:val="26"/>
                <w:szCs w:val="26"/>
                <w:lang w:val="en-US"/>
              </w:rPr>
              <w:t>)</w:t>
            </w:r>
          </w:p>
        </w:tc>
        <w:tc>
          <w:tcPr>
            <w:tcW w:w="178" w:type="dxa"/>
            <w:gridSpan w:val="2"/>
          </w:tcPr>
          <w:p w14:paraId="3C21EC5A"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Pr>
          <w:p w14:paraId="7C74FC5A" w14:textId="5F8E1707" w:rsidR="009A075B" w:rsidRPr="000C559C" w:rsidRDefault="009A075B" w:rsidP="009A075B">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2</w:t>
            </w:r>
            <w:r w:rsidRPr="000C559C">
              <w:rPr>
                <w:rFonts w:ascii="CordiaUPC" w:hAnsi="CordiaUPC" w:cs="CordiaUPC"/>
                <w:color w:val="000000"/>
                <w:sz w:val="26"/>
                <w:szCs w:val="26"/>
                <w:lang w:val="en-US"/>
              </w:rPr>
              <w:t>,</w:t>
            </w:r>
            <w:r>
              <w:rPr>
                <w:rFonts w:ascii="CordiaUPC" w:hAnsi="CordiaUPC" w:cs="CordiaUPC"/>
                <w:color w:val="000000"/>
                <w:sz w:val="26"/>
                <w:szCs w:val="26"/>
                <w:lang w:val="en-US"/>
              </w:rPr>
              <w:t>220</w:t>
            </w:r>
          </w:p>
        </w:tc>
      </w:tr>
      <w:tr w:rsidR="009A075B" w:rsidRPr="000C559C" w14:paraId="2C7B9E9A" w14:textId="77777777" w:rsidTr="005B1C6C">
        <w:trPr>
          <w:gridBefore w:val="1"/>
          <w:wBefore w:w="46" w:type="dxa"/>
        </w:trPr>
        <w:tc>
          <w:tcPr>
            <w:tcW w:w="3267" w:type="dxa"/>
            <w:gridSpan w:val="2"/>
            <w:vAlign w:val="bottom"/>
          </w:tcPr>
          <w:p w14:paraId="63538ED9" w14:textId="77777777" w:rsidR="009A075B" w:rsidRPr="000C559C" w:rsidRDefault="009A075B" w:rsidP="009A075B">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23" w:type="dxa"/>
            <w:gridSpan w:val="2"/>
            <w:tcBorders>
              <w:bottom w:val="single" w:sz="4" w:space="0" w:color="auto"/>
            </w:tcBorders>
            <w:vAlign w:val="bottom"/>
          </w:tcPr>
          <w:p w14:paraId="179C0B01" w14:textId="3C1530EF" w:rsidR="009A075B" w:rsidRPr="000C559C" w:rsidRDefault="009A075B" w:rsidP="009A075B">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942</w:t>
            </w:r>
          </w:p>
        </w:tc>
        <w:tc>
          <w:tcPr>
            <w:tcW w:w="178" w:type="dxa"/>
            <w:gridSpan w:val="2"/>
          </w:tcPr>
          <w:p w14:paraId="585ED59E"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tcPr>
          <w:p w14:paraId="4935E757" w14:textId="2A36137E"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108</w:t>
            </w:r>
          </w:p>
        </w:tc>
        <w:tc>
          <w:tcPr>
            <w:tcW w:w="180" w:type="dxa"/>
            <w:gridSpan w:val="2"/>
          </w:tcPr>
          <w:p w14:paraId="33F8BF63"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68D2F714" w14:textId="323C6484"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89</w:t>
            </w:r>
            <w:r w:rsidRPr="000C559C">
              <w:rPr>
                <w:rFonts w:ascii="CordiaUPC" w:hAnsi="CordiaUPC" w:cs="CordiaUPC"/>
                <w:color w:val="000000"/>
                <w:sz w:val="26"/>
                <w:szCs w:val="26"/>
                <w:lang w:val="en-US"/>
              </w:rPr>
              <w:t>)</w:t>
            </w:r>
          </w:p>
        </w:tc>
        <w:tc>
          <w:tcPr>
            <w:tcW w:w="178" w:type="dxa"/>
            <w:gridSpan w:val="2"/>
          </w:tcPr>
          <w:p w14:paraId="005DAA5D"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tcPr>
          <w:p w14:paraId="245D5B13" w14:textId="67665256" w:rsidR="009A075B" w:rsidRPr="000C559C" w:rsidRDefault="009A075B" w:rsidP="009A075B">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961</w:t>
            </w:r>
          </w:p>
        </w:tc>
      </w:tr>
      <w:tr w:rsidR="009A075B" w:rsidRPr="000C559C" w14:paraId="6889CCDE" w14:textId="77777777" w:rsidTr="005B1C6C">
        <w:trPr>
          <w:gridBefore w:val="1"/>
          <w:wBefore w:w="46" w:type="dxa"/>
        </w:trPr>
        <w:tc>
          <w:tcPr>
            <w:tcW w:w="3267" w:type="dxa"/>
            <w:gridSpan w:val="2"/>
            <w:vAlign w:val="bottom"/>
          </w:tcPr>
          <w:p w14:paraId="1D8052BD" w14:textId="77777777" w:rsidR="009A075B" w:rsidRPr="000C559C" w:rsidRDefault="009A075B" w:rsidP="009A075B">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23" w:type="dxa"/>
            <w:gridSpan w:val="2"/>
            <w:tcBorders>
              <w:top w:val="single" w:sz="4" w:space="0" w:color="auto"/>
            </w:tcBorders>
          </w:tcPr>
          <w:p w14:paraId="5EF2D980" w14:textId="5481F02E" w:rsidR="009A075B" w:rsidRPr="000C559C" w:rsidRDefault="009A075B" w:rsidP="009A075B">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3</w:t>
            </w:r>
            <w:r w:rsidRPr="000C559C">
              <w:rPr>
                <w:rFonts w:ascii="CordiaUPC" w:hAnsi="CordiaUPC" w:cs="CordiaUPC"/>
                <w:color w:val="000000"/>
                <w:sz w:val="26"/>
                <w:szCs w:val="26"/>
                <w:lang w:val="en-US"/>
              </w:rPr>
              <w:t>,3</w:t>
            </w:r>
            <w:r>
              <w:rPr>
                <w:rFonts w:ascii="CordiaUPC" w:hAnsi="CordiaUPC" w:cs="CordiaUPC"/>
                <w:color w:val="000000"/>
                <w:sz w:val="26"/>
                <w:szCs w:val="26"/>
                <w:lang w:val="en-US"/>
              </w:rPr>
              <w:t>14</w:t>
            </w:r>
          </w:p>
        </w:tc>
        <w:tc>
          <w:tcPr>
            <w:tcW w:w="178" w:type="dxa"/>
            <w:gridSpan w:val="2"/>
          </w:tcPr>
          <w:p w14:paraId="258EF039"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auto"/>
            </w:tcBorders>
          </w:tcPr>
          <w:p w14:paraId="77A283AF" w14:textId="6A11D993" w:rsidR="009A075B" w:rsidRPr="000C559C" w:rsidRDefault="009A075B" w:rsidP="009A075B">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196</w:t>
            </w:r>
          </w:p>
        </w:tc>
        <w:tc>
          <w:tcPr>
            <w:tcW w:w="180" w:type="dxa"/>
            <w:gridSpan w:val="2"/>
          </w:tcPr>
          <w:p w14:paraId="30A2CDA1"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auto"/>
            </w:tcBorders>
            <w:vAlign w:val="bottom"/>
          </w:tcPr>
          <w:p w14:paraId="70B77978" w14:textId="780EB210"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329</w:t>
            </w:r>
            <w:r w:rsidRPr="000C559C">
              <w:rPr>
                <w:rFonts w:ascii="CordiaUPC" w:hAnsi="CordiaUPC" w:cs="CordiaUPC"/>
                <w:color w:val="000000"/>
                <w:sz w:val="26"/>
                <w:szCs w:val="26"/>
                <w:lang w:val="en-US"/>
              </w:rPr>
              <w:t>)</w:t>
            </w:r>
          </w:p>
        </w:tc>
        <w:tc>
          <w:tcPr>
            <w:tcW w:w="178" w:type="dxa"/>
            <w:gridSpan w:val="2"/>
          </w:tcPr>
          <w:p w14:paraId="49BBE495"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auto"/>
            </w:tcBorders>
          </w:tcPr>
          <w:p w14:paraId="483D08DC" w14:textId="4CB0B12B" w:rsidR="009A075B" w:rsidRPr="000C559C" w:rsidRDefault="009A075B" w:rsidP="009A075B">
            <w:pPr>
              <w:tabs>
                <w:tab w:val="decimal" w:pos="1064"/>
              </w:tabs>
              <w:snapToGrid w:val="0"/>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3</w:t>
            </w:r>
            <w:r w:rsidRPr="000C559C">
              <w:rPr>
                <w:rFonts w:ascii="CordiaUPC" w:hAnsi="CordiaUPC" w:cs="CordiaUPC"/>
                <w:color w:val="000000"/>
                <w:sz w:val="26"/>
                <w:szCs w:val="26"/>
                <w:lang w:val="en-US"/>
              </w:rPr>
              <w:t>,</w:t>
            </w:r>
            <w:r>
              <w:rPr>
                <w:rFonts w:ascii="CordiaUPC" w:hAnsi="CordiaUPC" w:cs="CordiaUPC"/>
                <w:color w:val="000000"/>
                <w:sz w:val="26"/>
                <w:szCs w:val="26"/>
                <w:lang w:val="en-US"/>
              </w:rPr>
              <w:t>181</w:t>
            </w:r>
          </w:p>
        </w:tc>
      </w:tr>
      <w:tr w:rsidR="009A075B" w:rsidRPr="000C559C" w14:paraId="677BF1B7" w14:textId="77777777" w:rsidTr="005B1C6C">
        <w:trPr>
          <w:gridBefore w:val="1"/>
          <w:wBefore w:w="46" w:type="dxa"/>
        </w:trPr>
        <w:tc>
          <w:tcPr>
            <w:tcW w:w="3267" w:type="dxa"/>
            <w:gridSpan w:val="2"/>
            <w:vAlign w:val="bottom"/>
          </w:tcPr>
          <w:p w14:paraId="09853E8A" w14:textId="77777777" w:rsidR="009A075B" w:rsidRPr="000C559C" w:rsidRDefault="009A075B" w:rsidP="00CA1658">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impairment losses</w:t>
            </w:r>
          </w:p>
        </w:tc>
        <w:tc>
          <w:tcPr>
            <w:tcW w:w="1323" w:type="dxa"/>
            <w:gridSpan w:val="2"/>
            <w:tcBorders>
              <w:bottom w:val="single" w:sz="4" w:space="0" w:color="auto"/>
            </w:tcBorders>
            <w:vAlign w:val="bottom"/>
          </w:tcPr>
          <w:p w14:paraId="57BCD819" w14:textId="3AF62385" w:rsidR="009A075B" w:rsidRPr="000C559C" w:rsidRDefault="009A075B" w:rsidP="009A075B">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164</w:t>
            </w:r>
            <w:r w:rsidRPr="000C559C">
              <w:rPr>
                <w:rFonts w:ascii="CordiaUPC" w:hAnsi="CordiaUPC" w:cs="CordiaUPC"/>
                <w:color w:val="000000"/>
                <w:sz w:val="26"/>
                <w:szCs w:val="26"/>
                <w:lang w:val="en-US"/>
              </w:rPr>
              <w:t>)</w:t>
            </w:r>
          </w:p>
        </w:tc>
        <w:tc>
          <w:tcPr>
            <w:tcW w:w="178" w:type="dxa"/>
            <w:gridSpan w:val="2"/>
          </w:tcPr>
          <w:p w14:paraId="02BB181E"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tcPr>
          <w:p w14:paraId="5E98F2FD" w14:textId="77777777" w:rsidR="009A075B" w:rsidRPr="000C559C" w:rsidRDefault="009A075B" w:rsidP="009A075B">
            <w:pPr>
              <w:tabs>
                <w:tab w:val="decimal" w:pos="1064"/>
              </w:tabs>
              <w:snapToGrid w:val="0"/>
              <w:spacing w:line="240" w:lineRule="exact"/>
              <w:ind w:right="-93"/>
              <w:jc w:val="both"/>
              <w:rPr>
                <w:rFonts w:ascii="CordiaUPC" w:hAnsi="CordiaUPC" w:cs="CordiaUPC"/>
                <w:color w:val="000000"/>
                <w:sz w:val="26"/>
                <w:szCs w:val="26"/>
                <w:lang w:val="en-US"/>
              </w:rPr>
            </w:pPr>
          </w:p>
          <w:p w14:paraId="2CAEC7AE" w14:textId="112E49B0" w:rsidR="009A075B" w:rsidRPr="000C559C" w:rsidRDefault="009A075B" w:rsidP="009A075B">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20</w:t>
            </w:r>
            <w:r w:rsidRPr="000C559C">
              <w:rPr>
                <w:rFonts w:ascii="CordiaUPC" w:hAnsi="CordiaUPC" w:cs="CordiaUPC"/>
                <w:color w:val="000000"/>
                <w:sz w:val="26"/>
                <w:szCs w:val="26"/>
                <w:lang w:val="en-US"/>
              </w:rPr>
              <w:t>)</w:t>
            </w:r>
          </w:p>
        </w:tc>
        <w:tc>
          <w:tcPr>
            <w:tcW w:w="180" w:type="dxa"/>
            <w:gridSpan w:val="2"/>
          </w:tcPr>
          <w:p w14:paraId="482F1AAE"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521F4F17" w14:textId="028E3085"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15</w:t>
            </w:r>
          </w:p>
        </w:tc>
        <w:tc>
          <w:tcPr>
            <w:tcW w:w="178" w:type="dxa"/>
            <w:gridSpan w:val="2"/>
          </w:tcPr>
          <w:p w14:paraId="162A02F2" w14:textId="77777777" w:rsidR="009A075B" w:rsidRPr="000C559C" w:rsidRDefault="009A075B" w:rsidP="009A075B">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tcPr>
          <w:p w14:paraId="64BFAC5E" w14:textId="77777777" w:rsidR="009A075B" w:rsidRPr="000C559C" w:rsidRDefault="009A075B" w:rsidP="009A075B">
            <w:pPr>
              <w:tabs>
                <w:tab w:val="decimal" w:pos="1064"/>
              </w:tabs>
              <w:spacing w:line="240" w:lineRule="exact"/>
              <w:ind w:right="-93"/>
              <w:jc w:val="center"/>
              <w:rPr>
                <w:rFonts w:ascii="CordiaUPC" w:hAnsi="CordiaUPC" w:cs="CordiaUPC"/>
                <w:color w:val="000000"/>
                <w:sz w:val="26"/>
                <w:szCs w:val="26"/>
                <w:lang w:val="en-US"/>
              </w:rPr>
            </w:pPr>
          </w:p>
          <w:p w14:paraId="284483AB" w14:textId="192ACB43" w:rsidR="009A075B" w:rsidRPr="000C559C" w:rsidRDefault="009A075B" w:rsidP="009A075B">
            <w:pPr>
              <w:tabs>
                <w:tab w:val="decimal" w:pos="1064"/>
              </w:tabs>
              <w:spacing w:line="240" w:lineRule="exact"/>
              <w:ind w:right="-93"/>
              <w:jc w:val="center"/>
              <w:rPr>
                <w:rFonts w:ascii="CordiaUPC" w:hAnsi="CordiaUPC" w:cs="CordiaUPC"/>
                <w:color w:val="000000"/>
                <w:sz w:val="26"/>
                <w:szCs w:val="26"/>
                <w:lang w:val="en-US"/>
              </w:rPr>
            </w:pPr>
            <w:r w:rsidRPr="000C559C">
              <w:rPr>
                <w:rFonts w:ascii="CordiaUPC" w:hAnsi="CordiaUPC" w:cs="CordiaUPC"/>
                <w:color w:val="000000"/>
                <w:sz w:val="26"/>
                <w:szCs w:val="26"/>
                <w:lang w:val="en-US"/>
              </w:rPr>
              <w:t>(</w:t>
            </w:r>
            <w:r>
              <w:rPr>
                <w:rFonts w:ascii="CordiaUPC" w:hAnsi="CordiaUPC" w:cs="CordiaUPC"/>
                <w:color w:val="000000"/>
                <w:sz w:val="26"/>
                <w:szCs w:val="26"/>
                <w:lang w:val="en-US"/>
              </w:rPr>
              <w:t>169</w:t>
            </w:r>
            <w:r w:rsidRPr="000C559C">
              <w:rPr>
                <w:rFonts w:ascii="CordiaUPC" w:hAnsi="CordiaUPC" w:cs="CordiaUPC"/>
                <w:color w:val="000000"/>
                <w:sz w:val="26"/>
                <w:szCs w:val="26"/>
                <w:lang w:val="en-US"/>
              </w:rPr>
              <w:t>)</w:t>
            </w:r>
          </w:p>
        </w:tc>
      </w:tr>
      <w:tr w:rsidR="009A075B" w:rsidRPr="000C559C" w14:paraId="3D132928" w14:textId="77777777" w:rsidTr="005B1C6C">
        <w:trPr>
          <w:gridBefore w:val="1"/>
          <w:wBefore w:w="46" w:type="dxa"/>
        </w:trPr>
        <w:tc>
          <w:tcPr>
            <w:tcW w:w="3267" w:type="dxa"/>
            <w:gridSpan w:val="2"/>
            <w:vAlign w:val="bottom"/>
          </w:tcPr>
          <w:p w14:paraId="18F4D4F8" w14:textId="77777777" w:rsidR="009A075B" w:rsidRPr="00632E57" w:rsidRDefault="009A075B" w:rsidP="009A075B">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23" w:type="dxa"/>
            <w:gridSpan w:val="2"/>
            <w:tcBorders>
              <w:top w:val="single" w:sz="4" w:space="0" w:color="auto"/>
              <w:bottom w:val="double" w:sz="4" w:space="0" w:color="auto"/>
            </w:tcBorders>
            <w:vAlign w:val="bottom"/>
          </w:tcPr>
          <w:p w14:paraId="039AFF9F" w14:textId="737096F3" w:rsidR="009A075B" w:rsidRPr="00632E57" w:rsidRDefault="009A075B" w:rsidP="009A075B">
            <w:pPr>
              <w:tabs>
                <w:tab w:val="decimal" w:pos="1064"/>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color w:val="000000"/>
                <w:sz w:val="26"/>
                <w:szCs w:val="26"/>
                <w:lang w:val="en-US"/>
              </w:rPr>
              <w:t>3</w:t>
            </w:r>
            <w:r w:rsidRPr="00632E57">
              <w:rPr>
                <w:rFonts w:ascii="CordiaUPC" w:hAnsi="CordiaUPC" w:cs="CordiaUPC"/>
                <w:b/>
                <w:bCs/>
                <w:color w:val="000000"/>
                <w:sz w:val="26"/>
                <w:szCs w:val="26"/>
                <w:lang w:val="en-US"/>
              </w:rPr>
              <w:t>,</w:t>
            </w:r>
            <w:r>
              <w:rPr>
                <w:rFonts w:ascii="CordiaUPC" w:hAnsi="CordiaUPC" w:cs="CordiaUPC"/>
                <w:b/>
                <w:bCs/>
                <w:color w:val="000000"/>
                <w:sz w:val="26"/>
                <w:szCs w:val="26"/>
                <w:lang w:val="en-US"/>
              </w:rPr>
              <w:t>150</w:t>
            </w:r>
          </w:p>
        </w:tc>
        <w:tc>
          <w:tcPr>
            <w:tcW w:w="178" w:type="dxa"/>
            <w:gridSpan w:val="2"/>
          </w:tcPr>
          <w:p w14:paraId="6C4D1BD9" w14:textId="77777777" w:rsidR="009A075B" w:rsidRPr="00632E57" w:rsidRDefault="009A075B" w:rsidP="009A075B">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auto"/>
              <w:bottom w:val="double" w:sz="4" w:space="0" w:color="auto"/>
            </w:tcBorders>
          </w:tcPr>
          <w:p w14:paraId="653250A9" w14:textId="28101907" w:rsidR="009A075B" w:rsidRPr="00632E57" w:rsidRDefault="009A075B" w:rsidP="009A075B">
            <w:pPr>
              <w:tabs>
                <w:tab w:val="decimal" w:pos="1064"/>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color w:val="000000"/>
                <w:sz w:val="26"/>
                <w:szCs w:val="26"/>
                <w:lang w:val="en-US"/>
              </w:rPr>
              <w:t>176</w:t>
            </w:r>
          </w:p>
        </w:tc>
        <w:tc>
          <w:tcPr>
            <w:tcW w:w="180" w:type="dxa"/>
            <w:gridSpan w:val="2"/>
          </w:tcPr>
          <w:p w14:paraId="564D54E9" w14:textId="77777777" w:rsidR="009A075B" w:rsidRPr="00632E57" w:rsidRDefault="009A075B" w:rsidP="009A075B">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auto"/>
              <w:bottom w:val="double" w:sz="4" w:space="0" w:color="auto"/>
            </w:tcBorders>
            <w:vAlign w:val="bottom"/>
          </w:tcPr>
          <w:p w14:paraId="6FBF4F99" w14:textId="00168A00" w:rsidR="009A075B" w:rsidRPr="00632E57" w:rsidRDefault="009A075B" w:rsidP="009A075B">
            <w:pPr>
              <w:tabs>
                <w:tab w:val="decimal" w:pos="1064"/>
              </w:tabs>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(3</w:t>
            </w:r>
            <w:r>
              <w:rPr>
                <w:rFonts w:ascii="CordiaUPC" w:hAnsi="CordiaUPC" w:cs="CordiaUPC"/>
                <w:b/>
                <w:bCs/>
                <w:color w:val="000000"/>
                <w:sz w:val="26"/>
                <w:szCs w:val="26"/>
                <w:lang w:val="en-US"/>
              </w:rPr>
              <w:t>14</w:t>
            </w:r>
            <w:r w:rsidRPr="00632E57">
              <w:rPr>
                <w:rFonts w:ascii="CordiaUPC" w:hAnsi="CordiaUPC" w:cs="CordiaUPC"/>
                <w:b/>
                <w:bCs/>
                <w:color w:val="000000"/>
                <w:sz w:val="26"/>
                <w:szCs w:val="26"/>
                <w:lang w:val="en-US"/>
              </w:rPr>
              <w:t>)</w:t>
            </w:r>
          </w:p>
        </w:tc>
        <w:tc>
          <w:tcPr>
            <w:tcW w:w="178" w:type="dxa"/>
            <w:gridSpan w:val="2"/>
          </w:tcPr>
          <w:p w14:paraId="195DA26F" w14:textId="77777777" w:rsidR="009A075B" w:rsidRPr="00632E57" w:rsidRDefault="009A075B" w:rsidP="009A075B">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auto"/>
              <w:bottom w:val="double" w:sz="4" w:space="0" w:color="auto"/>
            </w:tcBorders>
          </w:tcPr>
          <w:p w14:paraId="382D4DEC" w14:textId="5AF29379" w:rsidR="009A075B" w:rsidRPr="00632E57" w:rsidRDefault="009A075B" w:rsidP="009A075B">
            <w:pPr>
              <w:tabs>
                <w:tab w:val="decimal" w:pos="1064"/>
              </w:tabs>
              <w:snapToGrid w:val="0"/>
              <w:spacing w:line="240" w:lineRule="exact"/>
              <w:ind w:right="-93"/>
              <w:jc w:val="center"/>
              <w:rPr>
                <w:rFonts w:ascii="CordiaUPC" w:hAnsi="CordiaUPC" w:cs="CordiaUPC"/>
                <w:b/>
                <w:bCs/>
                <w:color w:val="000000"/>
                <w:sz w:val="26"/>
                <w:szCs w:val="26"/>
                <w:lang w:val="en-US"/>
              </w:rPr>
            </w:pPr>
            <w:r>
              <w:rPr>
                <w:rFonts w:ascii="CordiaUPC" w:hAnsi="CordiaUPC" w:cs="CordiaUPC"/>
                <w:b/>
                <w:bCs/>
                <w:color w:val="000000"/>
                <w:sz w:val="26"/>
                <w:szCs w:val="26"/>
                <w:lang w:val="en-US"/>
              </w:rPr>
              <w:t>3</w:t>
            </w:r>
            <w:r w:rsidRPr="00632E57">
              <w:rPr>
                <w:rFonts w:ascii="CordiaUPC" w:hAnsi="CordiaUPC" w:cs="CordiaUPC"/>
                <w:b/>
                <w:bCs/>
                <w:color w:val="000000"/>
                <w:sz w:val="26"/>
                <w:szCs w:val="26"/>
                <w:lang w:val="en-US"/>
              </w:rPr>
              <w:t>,</w:t>
            </w:r>
            <w:r>
              <w:rPr>
                <w:rFonts w:ascii="CordiaUPC" w:hAnsi="CordiaUPC" w:cs="CordiaUPC"/>
                <w:b/>
                <w:bCs/>
                <w:color w:val="000000"/>
                <w:sz w:val="26"/>
                <w:szCs w:val="26"/>
                <w:lang w:val="en-US"/>
              </w:rPr>
              <w:t>012</w:t>
            </w:r>
          </w:p>
        </w:tc>
      </w:tr>
    </w:tbl>
    <w:p w14:paraId="231EB5E1" w14:textId="77777777" w:rsidR="00632E57" w:rsidRPr="000C559C" w:rsidRDefault="00632E57" w:rsidP="00632E57">
      <w:pPr>
        <w:spacing w:line="240" w:lineRule="auto"/>
        <w:ind w:left="547"/>
        <w:jc w:val="thaiDistribute"/>
        <w:rPr>
          <w:rFonts w:eastAsia="Times New Roman" w:cs="Times New Roman"/>
          <w:sz w:val="2"/>
          <w:szCs w:val="2"/>
          <w:lang w:val="en-AU"/>
        </w:rPr>
      </w:pPr>
    </w:p>
    <w:tbl>
      <w:tblPr>
        <w:tblW w:w="9397" w:type="dxa"/>
        <w:tblInd w:w="483" w:type="dxa"/>
        <w:tblLayout w:type="fixed"/>
        <w:tblCellMar>
          <w:left w:w="79" w:type="dxa"/>
          <w:right w:w="79" w:type="dxa"/>
        </w:tblCellMar>
        <w:tblLook w:val="04A0" w:firstRow="1" w:lastRow="0" w:firstColumn="1" w:lastColumn="0" w:noHBand="0" w:noVBand="1"/>
      </w:tblPr>
      <w:tblGrid>
        <w:gridCol w:w="46"/>
        <w:gridCol w:w="3267"/>
        <w:gridCol w:w="32"/>
        <w:gridCol w:w="1245"/>
        <w:gridCol w:w="46"/>
        <w:gridCol w:w="132"/>
        <w:gridCol w:w="46"/>
        <w:gridCol w:w="1333"/>
        <w:gridCol w:w="46"/>
        <w:gridCol w:w="134"/>
        <w:gridCol w:w="46"/>
        <w:gridCol w:w="1336"/>
        <w:gridCol w:w="46"/>
        <w:gridCol w:w="132"/>
        <w:gridCol w:w="46"/>
        <w:gridCol w:w="1418"/>
        <w:gridCol w:w="46"/>
      </w:tblGrid>
      <w:tr w:rsidR="00632E57" w:rsidRPr="000C559C" w14:paraId="572CE13A" w14:textId="77777777" w:rsidTr="005D3DB6">
        <w:trPr>
          <w:gridBefore w:val="1"/>
          <w:wBefore w:w="46" w:type="dxa"/>
          <w:trHeight w:val="575"/>
        </w:trPr>
        <w:tc>
          <w:tcPr>
            <w:tcW w:w="3267" w:type="dxa"/>
            <w:vAlign w:val="bottom"/>
          </w:tcPr>
          <w:p w14:paraId="6C34441D" w14:textId="77777777" w:rsidR="00632E57" w:rsidRPr="000C559C" w:rsidRDefault="00632E57" w:rsidP="005B1C6C">
            <w:pPr>
              <w:spacing w:line="220" w:lineRule="exact"/>
              <w:ind w:right="-126"/>
              <w:rPr>
                <w:rFonts w:eastAsia="Times New Roman" w:cs="Times New Roman"/>
                <w:szCs w:val="22"/>
              </w:rPr>
            </w:pPr>
          </w:p>
        </w:tc>
        <w:tc>
          <w:tcPr>
            <w:tcW w:w="6084" w:type="dxa"/>
            <w:gridSpan w:val="15"/>
            <w:vAlign w:val="bottom"/>
          </w:tcPr>
          <w:p w14:paraId="2C260266" w14:textId="77777777" w:rsidR="00632E57" w:rsidRDefault="00632E57" w:rsidP="005B1C6C">
            <w:pPr>
              <w:spacing w:line="220" w:lineRule="exact"/>
              <w:ind w:right="-79" w:hanging="79"/>
              <w:jc w:val="center"/>
              <w:rPr>
                <w:rFonts w:ascii="CordiaUPC" w:hAnsi="CordiaUPC" w:cs="CordiaUPC"/>
                <w:color w:val="000000"/>
                <w:sz w:val="26"/>
                <w:szCs w:val="26"/>
                <w:lang w:val="en-US" w:bidi="th-TH"/>
              </w:rPr>
            </w:pPr>
          </w:p>
          <w:p w14:paraId="4936D241" w14:textId="6B6BD89E" w:rsidR="00632E57" w:rsidRPr="009A075B" w:rsidRDefault="009A075B" w:rsidP="005B1C6C">
            <w:pPr>
              <w:spacing w:line="220" w:lineRule="exact"/>
              <w:ind w:right="-79" w:hanging="79"/>
              <w:jc w:val="center"/>
              <w:rPr>
                <w:rFonts w:ascii="CordiaUPC" w:hAnsi="CordiaUPC" w:cs="CordiaUPC"/>
                <w:b/>
                <w:bCs/>
                <w:color w:val="000000"/>
                <w:sz w:val="26"/>
                <w:szCs w:val="26"/>
                <w:lang w:val="en-US" w:bidi="th-TH"/>
              </w:rPr>
            </w:pPr>
            <w:r w:rsidRPr="009A075B">
              <w:rPr>
                <w:rFonts w:ascii="CordiaUPC" w:hAnsi="CordiaUPC" w:cs="CordiaUPC"/>
                <w:b/>
                <w:bCs/>
                <w:color w:val="000000"/>
                <w:sz w:val="26"/>
                <w:szCs w:val="26"/>
                <w:lang w:val="en-US" w:bidi="th-TH"/>
              </w:rPr>
              <w:t>Bank only</w:t>
            </w:r>
            <w:r w:rsidR="00632E57" w:rsidRPr="009A075B">
              <w:rPr>
                <w:rFonts w:ascii="CordiaUPC" w:hAnsi="CordiaUPC" w:cs="CordiaUPC"/>
                <w:b/>
                <w:bCs/>
                <w:color w:val="000000"/>
                <w:sz w:val="26"/>
                <w:szCs w:val="26"/>
                <w:lang w:val="en-US" w:bidi="th-TH"/>
              </w:rPr>
              <w:t xml:space="preserve"> </w:t>
            </w:r>
          </w:p>
        </w:tc>
      </w:tr>
      <w:tr w:rsidR="00632E57" w:rsidRPr="000C559C" w14:paraId="52E75268" w14:textId="77777777" w:rsidTr="005B1C6C">
        <w:trPr>
          <w:gridBefore w:val="1"/>
          <w:wBefore w:w="46" w:type="dxa"/>
        </w:trPr>
        <w:tc>
          <w:tcPr>
            <w:tcW w:w="3267" w:type="dxa"/>
            <w:vAlign w:val="bottom"/>
          </w:tcPr>
          <w:p w14:paraId="6FC95133" w14:textId="77777777" w:rsidR="00632E57" w:rsidRPr="000C559C" w:rsidRDefault="00632E57" w:rsidP="005B1C6C">
            <w:pPr>
              <w:spacing w:line="220" w:lineRule="exact"/>
              <w:ind w:right="-126"/>
              <w:rPr>
                <w:rFonts w:eastAsia="Times New Roman" w:cs="Times New Roman"/>
                <w:szCs w:val="22"/>
              </w:rPr>
            </w:pPr>
          </w:p>
        </w:tc>
        <w:tc>
          <w:tcPr>
            <w:tcW w:w="6084" w:type="dxa"/>
            <w:gridSpan w:val="15"/>
            <w:vAlign w:val="bottom"/>
          </w:tcPr>
          <w:p w14:paraId="193CF748" w14:textId="77777777" w:rsidR="00632E57" w:rsidRPr="000C559C" w:rsidRDefault="00632E57" w:rsidP="005B1C6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3</w:t>
            </w:r>
            <w:r>
              <w:rPr>
                <w:rFonts w:ascii="CordiaUPC" w:hAnsi="CordiaUPC" w:cs="CordiaUPC"/>
                <w:color w:val="000000"/>
                <w:sz w:val="26"/>
                <w:szCs w:val="26"/>
                <w:lang w:val="en-US" w:bidi="th-TH"/>
              </w:rPr>
              <w:t>1 December</w:t>
            </w:r>
            <w:r w:rsidRPr="000C559C">
              <w:rPr>
                <w:rFonts w:ascii="CordiaUPC" w:hAnsi="CordiaUPC" w:cs="CordiaUPC"/>
                <w:color w:val="000000"/>
                <w:sz w:val="26"/>
                <w:szCs w:val="26"/>
                <w:lang w:val="en-US" w:bidi="th-TH"/>
              </w:rPr>
              <w:t xml:space="preserve"> 20</w:t>
            </w:r>
            <w:r>
              <w:rPr>
                <w:rFonts w:ascii="CordiaUPC" w:hAnsi="CordiaUPC" w:cs="CordiaUPC"/>
                <w:color w:val="000000"/>
                <w:sz w:val="26"/>
                <w:szCs w:val="26"/>
                <w:lang w:val="en-US" w:bidi="th-TH"/>
              </w:rPr>
              <w:t>20</w:t>
            </w:r>
          </w:p>
        </w:tc>
      </w:tr>
      <w:tr w:rsidR="00632E57" w:rsidRPr="000C559C" w14:paraId="66EF2DE7" w14:textId="77777777" w:rsidTr="005B1C6C">
        <w:trPr>
          <w:gridBefore w:val="1"/>
          <w:wBefore w:w="46" w:type="dxa"/>
        </w:trPr>
        <w:tc>
          <w:tcPr>
            <w:tcW w:w="3267" w:type="dxa"/>
            <w:vAlign w:val="bottom"/>
          </w:tcPr>
          <w:p w14:paraId="0F51440A" w14:textId="77777777" w:rsidR="00632E57" w:rsidRPr="000C559C" w:rsidRDefault="00632E57" w:rsidP="005B1C6C">
            <w:pPr>
              <w:spacing w:line="220" w:lineRule="exact"/>
              <w:ind w:right="-126"/>
              <w:rPr>
                <w:rFonts w:eastAsia="Times New Roman" w:cs="Cordia New"/>
                <w:szCs w:val="28"/>
                <w:cs/>
                <w:lang w:bidi="th-TH"/>
              </w:rPr>
            </w:pPr>
          </w:p>
        </w:tc>
        <w:tc>
          <w:tcPr>
            <w:tcW w:w="1323" w:type="dxa"/>
            <w:gridSpan w:val="3"/>
            <w:vAlign w:val="bottom"/>
          </w:tcPr>
          <w:p w14:paraId="3BABE875" w14:textId="77777777" w:rsidR="00632E57" w:rsidRPr="000C559C" w:rsidRDefault="00632E57" w:rsidP="005B1C6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Beginning balance</w:t>
            </w:r>
          </w:p>
        </w:tc>
        <w:tc>
          <w:tcPr>
            <w:tcW w:w="178" w:type="dxa"/>
            <w:gridSpan w:val="2"/>
            <w:vAlign w:val="bottom"/>
          </w:tcPr>
          <w:p w14:paraId="4D01AC84"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379" w:type="dxa"/>
            <w:gridSpan w:val="2"/>
            <w:vAlign w:val="bottom"/>
          </w:tcPr>
          <w:p w14:paraId="54441FE4" w14:textId="77777777" w:rsidR="00632E57" w:rsidRPr="000C559C" w:rsidRDefault="00632E57" w:rsidP="005B1C6C">
            <w:pPr>
              <w:spacing w:line="220" w:lineRule="exact"/>
              <w:ind w:right="-79" w:hanging="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Additions</w:t>
            </w:r>
          </w:p>
        </w:tc>
        <w:tc>
          <w:tcPr>
            <w:tcW w:w="180" w:type="dxa"/>
            <w:gridSpan w:val="2"/>
            <w:vAlign w:val="bottom"/>
          </w:tcPr>
          <w:p w14:paraId="548842CC"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382" w:type="dxa"/>
            <w:gridSpan w:val="2"/>
            <w:vAlign w:val="bottom"/>
          </w:tcPr>
          <w:p w14:paraId="0A776534"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Disposals/</w:t>
            </w:r>
          </w:p>
          <w:p w14:paraId="21722E3F"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Decrease</w:t>
            </w:r>
          </w:p>
        </w:tc>
        <w:tc>
          <w:tcPr>
            <w:tcW w:w="178" w:type="dxa"/>
            <w:gridSpan w:val="2"/>
            <w:vAlign w:val="bottom"/>
          </w:tcPr>
          <w:p w14:paraId="3464DCC3" w14:textId="77777777" w:rsidR="00632E57" w:rsidRPr="000C559C" w:rsidRDefault="00632E57" w:rsidP="005B1C6C">
            <w:pPr>
              <w:tabs>
                <w:tab w:val="decimal" w:pos="765"/>
              </w:tabs>
              <w:spacing w:line="220" w:lineRule="exact"/>
              <w:jc w:val="center"/>
              <w:rPr>
                <w:rFonts w:ascii="CordiaUPC" w:hAnsi="CordiaUPC" w:cs="CordiaUPC"/>
                <w:color w:val="000000"/>
                <w:sz w:val="26"/>
                <w:szCs w:val="26"/>
                <w:lang w:val="en-US" w:bidi="th-TH"/>
              </w:rPr>
            </w:pPr>
          </w:p>
        </w:tc>
        <w:tc>
          <w:tcPr>
            <w:tcW w:w="1464" w:type="dxa"/>
            <w:gridSpan w:val="2"/>
            <w:vAlign w:val="bottom"/>
          </w:tcPr>
          <w:p w14:paraId="1C75EF52"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 xml:space="preserve">Ending </w:t>
            </w:r>
          </w:p>
          <w:p w14:paraId="736AE564" w14:textId="77777777" w:rsidR="00632E57" w:rsidRPr="000C559C" w:rsidRDefault="00632E57" w:rsidP="005B1C6C">
            <w:pPr>
              <w:spacing w:line="220" w:lineRule="exact"/>
              <w:ind w:left="-79" w:right="-79"/>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balance</w:t>
            </w:r>
          </w:p>
        </w:tc>
      </w:tr>
      <w:tr w:rsidR="00632E57" w:rsidRPr="000C559C" w14:paraId="2C00F046" w14:textId="77777777" w:rsidTr="005B1C6C">
        <w:trPr>
          <w:gridBefore w:val="1"/>
          <w:wBefore w:w="46" w:type="dxa"/>
        </w:trPr>
        <w:tc>
          <w:tcPr>
            <w:tcW w:w="3267" w:type="dxa"/>
            <w:vAlign w:val="bottom"/>
          </w:tcPr>
          <w:p w14:paraId="00C0EB70" w14:textId="77777777" w:rsidR="00632E57" w:rsidRPr="000C559C" w:rsidRDefault="00632E57" w:rsidP="005B1C6C">
            <w:pPr>
              <w:spacing w:line="220" w:lineRule="exact"/>
              <w:ind w:right="-126"/>
              <w:rPr>
                <w:rFonts w:eastAsia="Times New Roman" w:cs="Times New Roman"/>
                <w:b/>
                <w:bCs/>
                <w:i/>
                <w:iCs/>
                <w:szCs w:val="22"/>
              </w:rPr>
            </w:pPr>
          </w:p>
        </w:tc>
        <w:tc>
          <w:tcPr>
            <w:tcW w:w="6084" w:type="dxa"/>
            <w:gridSpan w:val="15"/>
            <w:vAlign w:val="bottom"/>
          </w:tcPr>
          <w:p w14:paraId="0414C61D" w14:textId="77777777" w:rsidR="00632E57" w:rsidRPr="000C559C" w:rsidRDefault="00632E57" w:rsidP="005B1C6C">
            <w:pPr>
              <w:spacing w:line="220" w:lineRule="exact"/>
              <w:ind w:right="11"/>
              <w:jc w:val="center"/>
              <w:rPr>
                <w:rFonts w:ascii="CordiaUPC" w:hAnsi="CordiaUPC" w:cs="CordiaUPC"/>
                <w:color w:val="000000"/>
                <w:sz w:val="26"/>
                <w:szCs w:val="26"/>
                <w:lang w:val="en-US" w:bidi="th-TH"/>
              </w:rPr>
            </w:pPr>
            <w:r w:rsidRPr="000C559C">
              <w:rPr>
                <w:rFonts w:ascii="CordiaUPC" w:hAnsi="CordiaUPC" w:cs="CordiaUPC"/>
                <w:color w:val="000000"/>
                <w:sz w:val="26"/>
                <w:szCs w:val="26"/>
                <w:lang w:val="en-US" w:bidi="th-TH"/>
              </w:rPr>
              <w:t>(in million Baht)</w:t>
            </w:r>
          </w:p>
        </w:tc>
      </w:tr>
      <w:tr w:rsidR="00632E57" w:rsidRPr="000C559C" w14:paraId="4672C599" w14:textId="77777777" w:rsidTr="00340B5F">
        <w:trPr>
          <w:gridAfter w:val="1"/>
          <w:wAfter w:w="46" w:type="dxa"/>
        </w:trPr>
        <w:tc>
          <w:tcPr>
            <w:tcW w:w="3345" w:type="dxa"/>
            <w:gridSpan w:val="3"/>
            <w:vAlign w:val="bottom"/>
          </w:tcPr>
          <w:p w14:paraId="3B0E7312" w14:textId="77777777" w:rsidR="00632E57" w:rsidRPr="000C559C" w:rsidRDefault="00632E57" w:rsidP="005B1C6C">
            <w:pPr>
              <w:spacing w:line="240" w:lineRule="exact"/>
              <w:ind w:right="-93"/>
              <w:jc w:val="thaiDistribute"/>
              <w:rPr>
                <w:rFonts w:ascii="CordiaUPC" w:hAnsi="CordiaUPC" w:cs="CordiaUPC"/>
                <w:color w:val="000000"/>
                <w:sz w:val="26"/>
                <w:szCs w:val="26"/>
                <w:lang w:val="en-US"/>
              </w:rPr>
            </w:pPr>
            <w:r w:rsidRPr="000C559C">
              <w:rPr>
                <w:rFonts w:ascii="CordiaUPC" w:hAnsi="CordiaUPC" w:cs="CordiaUPC"/>
                <w:color w:val="000000"/>
                <w:sz w:val="26"/>
                <w:szCs w:val="26"/>
                <w:lang w:val="en-US"/>
              </w:rPr>
              <w:t>Assets foreclosed in settlement</w:t>
            </w:r>
            <w:r>
              <w:rPr>
                <w:rFonts w:ascii="CordiaUPC" w:hAnsi="CordiaUPC" w:cs="CordiaUPC"/>
                <w:color w:val="000000"/>
                <w:sz w:val="26"/>
                <w:szCs w:val="26"/>
                <w:lang w:val="en-US"/>
              </w:rPr>
              <w:t xml:space="preserve"> of debts</w:t>
            </w:r>
          </w:p>
        </w:tc>
        <w:tc>
          <w:tcPr>
            <w:tcW w:w="1245" w:type="dxa"/>
            <w:vAlign w:val="bottom"/>
          </w:tcPr>
          <w:p w14:paraId="34615896"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159048F6"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vAlign w:val="bottom"/>
          </w:tcPr>
          <w:p w14:paraId="5B4BD05E"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gridSpan w:val="2"/>
            <w:vAlign w:val="bottom"/>
          </w:tcPr>
          <w:p w14:paraId="06859F89"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4F460823"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4CB2F77D"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08CD48E9"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r>
      <w:tr w:rsidR="00632E57" w:rsidRPr="000C559C" w14:paraId="1CEAB645" w14:textId="77777777" w:rsidTr="005B1C6C">
        <w:trPr>
          <w:gridBefore w:val="1"/>
          <w:wBefore w:w="46" w:type="dxa"/>
        </w:trPr>
        <w:tc>
          <w:tcPr>
            <w:tcW w:w="3267" w:type="dxa"/>
            <w:vAlign w:val="bottom"/>
          </w:tcPr>
          <w:p w14:paraId="3C1345D7" w14:textId="77777777" w:rsidR="00632E57" w:rsidRPr="000C559C" w:rsidRDefault="00632E57" w:rsidP="005B1C6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 xml:space="preserve">-  Immovable assets                                             </w:t>
            </w:r>
          </w:p>
        </w:tc>
        <w:tc>
          <w:tcPr>
            <w:tcW w:w="1323" w:type="dxa"/>
            <w:gridSpan w:val="3"/>
            <w:vAlign w:val="bottom"/>
          </w:tcPr>
          <w:p w14:paraId="4A6B18FB" w14:textId="309D8ED1" w:rsidR="00632E57" w:rsidRPr="000C559C" w:rsidRDefault="009A075B" w:rsidP="005B1C6C">
            <w:pPr>
              <w:tabs>
                <w:tab w:val="decimal" w:pos="1064"/>
              </w:tabs>
              <w:snapToGrid w:val="0"/>
              <w:spacing w:line="240" w:lineRule="exact"/>
              <w:ind w:left="295" w:right="-93"/>
              <w:jc w:val="both"/>
              <w:rPr>
                <w:rFonts w:ascii="CordiaUPC" w:hAnsi="CordiaUPC" w:cs="CordiaUPC"/>
                <w:color w:val="000000"/>
                <w:sz w:val="26"/>
                <w:szCs w:val="26"/>
                <w:lang w:val="en-US"/>
              </w:rPr>
            </w:pPr>
            <w:r>
              <w:rPr>
                <w:rFonts w:ascii="CordiaUPC" w:hAnsi="CordiaUPC" w:cs="CordiaUPC"/>
                <w:color w:val="000000"/>
                <w:sz w:val="26"/>
                <w:szCs w:val="26"/>
                <w:lang w:val="en-US"/>
              </w:rPr>
              <w:t>2</w:t>
            </w:r>
            <w:r w:rsidR="00632E57" w:rsidRPr="000C559C">
              <w:rPr>
                <w:rFonts w:ascii="CordiaUPC" w:hAnsi="CordiaUPC" w:cs="CordiaUPC"/>
                <w:color w:val="000000"/>
                <w:sz w:val="26"/>
                <w:szCs w:val="26"/>
                <w:lang w:val="en-US"/>
              </w:rPr>
              <w:t>,</w:t>
            </w:r>
            <w:r>
              <w:rPr>
                <w:rFonts w:ascii="CordiaUPC" w:hAnsi="CordiaUPC" w:cs="CordiaUPC"/>
                <w:color w:val="000000"/>
                <w:sz w:val="26"/>
                <w:szCs w:val="26"/>
                <w:lang w:val="en-US"/>
              </w:rPr>
              <w:t>378</w:t>
            </w:r>
          </w:p>
        </w:tc>
        <w:tc>
          <w:tcPr>
            <w:tcW w:w="178" w:type="dxa"/>
            <w:gridSpan w:val="2"/>
          </w:tcPr>
          <w:p w14:paraId="09AA20CA"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Pr>
          <w:p w14:paraId="5EB8A36C" w14:textId="0D9B195E" w:rsidR="00632E57" w:rsidRPr="000C559C" w:rsidRDefault="009A075B" w:rsidP="005B1C6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157</w:t>
            </w:r>
          </w:p>
        </w:tc>
        <w:tc>
          <w:tcPr>
            <w:tcW w:w="180" w:type="dxa"/>
            <w:gridSpan w:val="2"/>
          </w:tcPr>
          <w:p w14:paraId="6C624F5B"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vAlign w:val="bottom"/>
          </w:tcPr>
          <w:p w14:paraId="128B5032" w14:textId="6E84A099"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1</w:t>
            </w:r>
            <w:r>
              <w:rPr>
                <w:rFonts w:ascii="CordiaUPC" w:hAnsi="CordiaUPC" w:cs="CordiaUPC"/>
                <w:color w:val="000000"/>
                <w:sz w:val="26"/>
                <w:szCs w:val="26"/>
                <w:lang w:val="en-US"/>
              </w:rPr>
              <w:t>6</w:t>
            </w:r>
            <w:r w:rsidR="009A075B">
              <w:rPr>
                <w:rFonts w:ascii="CordiaUPC" w:hAnsi="CordiaUPC" w:cs="CordiaUPC"/>
                <w:color w:val="000000"/>
                <w:sz w:val="26"/>
                <w:szCs w:val="26"/>
                <w:lang w:val="en-US"/>
              </w:rPr>
              <w:t>3</w:t>
            </w:r>
            <w:r w:rsidRPr="000C559C">
              <w:rPr>
                <w:rFonts w:ascii="CordiaUPC" w:hAnsi="CordiaUPC" w:cs="CordiaUPC"/>
                <w:color w:val="000000"/>
                <w:sz w:val="26"/>
                <w:szCs w:val="26"/>
                <w:lang w:val="en-US"/>
              </w:rPr>
              <w:t>)</w:t>
            </w:r>
          </w:p>
        </w:tc>
        <w:tc>
          <w:tcPr>
            <w:tcW w:w="178" w:type="dxa"/>
            <w:gridSpan w:val="2"/>
          </w:tcPr>
          <w:p w14:paraId="059044A4"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vAlign w:val="bottom"/>
          </w:tcPr>
          <w:p w14:paraId="0AA5FD15" w14:textId="34BEDDDD" w:rsidR="00632E57" w:rsidRPr="000C559C" w:rsidRDefault="009A075B" w:rsidP="005B1C6C">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2</w:t>
            </w:r>
            <w:r w:rsidR="00632E57" w:rsidRPr="000C559C">
              <w:rPr>
                <w:rFonts w:ascii="CordiaUPC" w:hAnsi="CordiaUPC" w:cs="CordiaUPC"/>
                <w:color w:val="000000"/>
                <w:sz w:val="26"/>
                <w:szCs w:val="26"/>
                <w:lang w:val="en-US"/>
              </w:rPr>
              <w:t>,</w:t>
            </w:r>
            <w:r>
              <w:rPr>
                <w:rFonts w:ascii="CordiaUPC" w:hAnsi="CordiaUPC" w:cs="CordiaUPC"/>
                <w:color w:val="000000"/>
                <w:sz w:val="26"/>
                <w:szCs w:val="26"/>
                <w:lang w:val="en-US"/>
              </w:rPr>
              <w:t>372</w:t>
            </w:r>
          </w:p>
        </w:tc>
      </w:tr>
      <w:tr w:rsidR="00632E57" w:rsidRPr="000C559C" w14:paraId="21D4AAE3" w14:textId="77777777" w:rsidTr="005B1C6C">
        <w:trPr>
          <w:gridBefore w:val="1"/>
          <w:wBefore w:w="46" w:type="dxa"/>
        </w:trPr>
        <w:tc>
          <w:tcPr>
            <w:tcW w:w="3267" w:type="dxa"/>
            <w:vAlign w:val="bottom"/>
          </w:tcPr>
          <w:p w14:paraId="3C341E3C" w14:textId="77777777" w:rsidR="00632E57" w:rsidRPr="000C559C" w:rsidRDefault="00632E57" w:rsidP="005B1C6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Assets for sales</w:t>
            </w:r>
          </w:p>
        </w:tc>
        <w:tc>
          <w:tcPr>
            <w:tcW w:w="1323" w:type="dxa"/>
            <w:gridSpan w:val="3"/>
            <w:tcBorders>
              <w:bottom w:val="single" w:sz="4" w:space="0" w:color="auto"/>
            </w:tcBorders>
            <w:vAlign w:val="bottom"/>
          </w:tcPr>
          <w:p w14:paraId="3678AAE8" w14:textId="42E86BD4" w:rsidR="00632E57" w:rsidRPr="000C559C" w:rsidRDefault="009A075B" w:rsidP="005B1C6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494</w:t>
            </w:r>
          </w:p>
        </w:tc>
        <w:tc>
          <w:tcPr>
            <w:tcW w:w="178" w:type="dxa"/>
            <w:gridSpan w:val="2"/>
          </w:tcPr>
          <w:p w14:paraId="4E414838"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tcPr>
          <w:p w14:paraId="397C6030" w14:textId="630E14D8" w:rsidR="00632E57" w:rsidRPr="000C559C" w:rsidRDefault="009A075B" w:rsidP="005B1C6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757</w:t>
            </w:r>
          </w:p>
        </w:tc>
        <w:tc>
          <w:tcPr>
            <w:tcW w:w="180" w:type="dxa"/>
            <w:gridSpan w:val="2"/>
          </w:tcPr>
          <w:p w14:paraId="7382F517"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02016387" w14:textId="72F38E25"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309</w:t>
            </w:r>
            <w:r w:rsidRPr="000C559C">
              <w:rPr>
                <w:rFonts w:ascii="CordiaUPC" w:hAnsi="CordiaUPC" w:cs="CordiaUPC"/>
                <w:color w:val="000000"/>
                <w:sz w:val="26"/>
                <w:szCs w:val="26"/>
                <w:lang w:val="en-US"/>
              </w:rPr>
              <w:t>)</w:t>
            </w:r>
          </w:p>
        </w:tc>
        <w:tc>
          <w:tcPr>
            <w:tcW w:w="178" w:type="dxa"/>
            <w:gridSpan w:val="2"/>
          </w:tcPr>
          <w:p w14:paraId="0A53E260"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vAlign w:val="bottom"/>
          </w:tcPr>
          <w:p w14:paraId="4F20366C" w14:textId="575EB6E8" w:rsidR="00632E57" w:rsidRPr="000C559C" w:rsidRDefault="009A075B" w:rsidP="005B1C6C">
            <w:pPr>
              <w:tabs>
                <w:tab w:val="decimal" w:pos="1064"/>
              </w:tabs>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942</w:t>
            </w:r>
          </w:p>
        </w:tc>
      </w:tr>
      <w:tr w:rsidR="00632E57" w:rsidRPr="000C559C" w14:paraId="32DA59A4" w14:textId="77777777" w:rsidTr="005B1C6C">
        <w:trPr>
          <w:gridBefore w:val="1"/>
          <w:wBefore w:w="46" w:type="dxa"/>
        </w:trPr>
        <w:tc>
          <w:tcPr>
            <w:tcW w:w="3267" w:type="dxa"/>
            <w:vAlign w:val="bottom"/>
          </w:tcPr>
          <w:p w14:paraId="76AC92F7" w14:textId="77777777" w:rsidR="00632E57" w:rsidRPr="000C559C" w:rsidRDefault="00632E57" w:rsidP="005B1C6C">
            <w:pPr>
              <w:spacing w:line="240" w:lineRule="exact"/>
              <w:ind w:right="-93"/>
              <w:rPr>
                <w:rFonts w:ascii="CordiaUPC" w:hAnsi="CordiaUPC" w:cs="CordiaUPC"/>
                <w:color w:val="000000"/>
                <w:sz w:val="26"/>
                <w:szCs w:val="26"/>
                <w:lang w:val="en-US"/>
              </w:rPr>
            </w:pPr>
            <w:r w:rsidRPr="000C559C">
              <w:rPr>
                <w:rFonts w:ascii="CordiaUPC" w:hAnsi="CordiaUPC" w:cs="CordiaUPC"/>
                <w:color w:val="000000"/>
                <w:sz w:val="26"/>
                <w:szCs w:val="26"/>
                <w:lang w:val="en-US"/>
              </w:rPr>
              <w:t>Total</w:t>
            </w:r>
          </w:p>
        </w:tc>
        <w:tc>
          <w:tcPr>
            <w:tcW w:w="1323" w:type="dxa"/>
            <w:gridSpan w:val="3"/>
            <w:tcBorders>
              <w:top w:val="single" w:sz="4" w:space="0" w:color="auto"/>
            </w:tcBorders>
          </w:tcPr>
          <w:p w14:paraId="558EF907" w14:textId="63EFD736" w:rsidR="00632E57" w:rsidRPr="000C559C" w:rsidRDefault="009A075B" w:rsidP="005B1C6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2</w:t>
            </w:r>
            <w:r w:rsidR="00632E57" w:rsidRPr="000C559C">
              <w:rPr>
                <w:rFonts w:ascii="CordiaUPC" w:hAnsi="CordiaUPC" w:cs="CordiaUPC"/>
                <w:color w:val="000000"/>
                <w:sz w:val="26"/>
                <w:szCs w:val="26"/>
                <w:lang w:val="en-US"/>
              </w:rPr>
              <w:t>,</w:t>
            </w:r>
            <w:r>
              <w:rPr>
                <w:rFonts w:ascii="CordiaUPC" w:hAnsi="CordiaUPC" w:cs="CordiaUPC"/>
                <w:color w:val="000000"/>
                <w:sz w:val="26"/>
                <w:szCs w:val="26"/>
                <w:lang w:val="en-US"/>
              </w:rPr>
              <w:t>872</w:t>
            </w:r>
          </w:p>
        </w:tc>
        <w:tc>
          <w:tcPr>
            <w:tcW w:w="178" w:type="dxa"/>
            <w:gridSpan w:val="2"/>
          </w:tcPr>
          <w:p w14:paraId="68F45F93"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top w:val="single" w:sz="4" w:space="0" w:color="auto"/>
            </w:tcBorders>
          </w:tcPr>
          <w:p w14:paraId="02038909" w14:textId="28915512" w:rsidR="00632E57" w:rsidRPr="000C559C" w:rsidRDefault="00632E57" w:rsidP="005B1C6C">
            <w:pPr>
              <w:tabs>
                <w:tab w:val="decimal" w:pos="1064"/>
              </w:tabs>
              <w:snapToGrid w:val="0"/>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9</w:t>
            </w:r>
            <w:r w:rsidR="009A075B">
              <w:rPr>
                <w:rFonts w:ascii="CordiaUPC" w:hAnsi="CordiaUPC" w:cs="CordiaUPC"/>
                <w:color w:val="000000"/>
                <w:sz w:val="26"/>
                <w:szCs w:val="26"/>
                <w:lang w:val="en-US"/>
              </w:rPr>
              <w:t>1</w:t>
            </w:r>
            <w:r>
              <w:rPr>
                <w:rFonts w:ascii="CordiaUPC" w:hAnsi="CordiaUPC" w:cs="CordiaUPC"/>
                <w:color w:val="000000"/>
                <w:sz w:val="26"/>
                <w:szCs w:val="26"/>
                <w:lang w:val="en-US"/>
              </w:rPr>
              <w:t>4</w:t>
            </w:r>
          </w:p>
        </w:tc>
        <w:tc>
          <w:tcPr>
            <w:tcW w:w="180" w:type="dxa"/>
            <w:gridSpan w:val="2"/>
          </w:tcPr>
          <w:p w14:paraId="5CACD0B2"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top w:val="single" w:sz="4" w:space="0" w:color="auto"/>
            </w:tcBorders>
            <w:vAlign w:val="bottom"/>
          </w:tcPr>
          <w:p w14:paraId="6CCF1FDE" w14:textId="7D68366D"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47</w:t>
            </w:r>
            <w:r>
              <w:rPr>
                <w:rFonts w:ascii="CordiaUPC" w:hAnsi="CordiaUPC" w:cs="CordiaUPC"/>
                <w:color w:val="000000"/>
                <w:sz w:val="26"/>
                <w:szCs w:val="26"/>
                <w:lang w:val="en-US"/>
              </w:rPr>
              <w:t>2</w:t>
            </w:r>
            <w:r w:rsidRPr="000C559C">
              <w:rPr>
                <w:rFonts w:ascii="CordiaUPC" w:hAnsi="CordiaUPC" w:cs="CordiaUPC"/>
                <w:color w:val="000000"/>
                <w:sz w:val="26"/>
                <w:szCs w:val="26"/>
                <w:lang w:val="en-US"/>
              </w:rPr>
              <w:t>)</w:t>
            </w:r>
          </w:p>
        </w:tc>
        <w:tc>
          <w:tcPr>
            <w:tcW w:w="178" w:type="dxa"/>
            <w:gridSpan w:val="2"/>
          </w:tcPr>
          <w:p w14:paraId="61068B5F"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top w:val="single" w:sz="4" w:space="0" w:color="auto"/>
            </w:tcBorders>
          </w:tcPr>
          <w:p w14:paraId="531DA1F0" w14:textId="15E355BB" w:rsidR="00632E57" w:rsidRPr="000C559C" w:rsidRDefault="009A075B" w:rsidP="005B1C6C">
            <w:pPr>
              <w:tabs>
                <w:tab w:val="decimal" w:pos="1064"/>
              </w:tabs>
              <w:snapToGrid w:val="0"/>
              <w:spacing w:line="240" w:lineRule="exact"/>
              <w:ind w:right="-93"/>
              <w:jc w:val="center"/>
              <w:rPr>
                <w:rFonts w:ascii="CordiaUPC" w:hAnsi="CordiaUPC" w:cs="CordiaUPC"/>
                <w:color w:val="000000"/>
                <w:sz w:val="26"/>
                <w:szCs w:val="26"/>
                <w:lang w:val="en-US"/>
              </w:rPr>
            </w:pPr>
            <w:r>
              <w:rPr>
                <w:rFonts w:ascii="CordiaUPC" w:hAnsi="CordiaUPC" w:cs="CordiaUPC"/>
                <w:color w:val="000000"/>
                <w:sz w:val="26"/>
                <w:szCs w:val="26"/>
                <w:lang w:val="en-US"/>
              </w:rPr>
              <w:t>3</w:t>
            </w:r>
            <w:r w:rsidR="00632E57" w:rsidRPr="000C559C">
              <w:rPr>
                <w:rFonts w:ascii="CordiaUPC" w:hAnsi="CordiaUPC" w:cs="CordiaUPC"/>
                <w:color w:val="000000"/>
                <w:sz w:val="26"/>
                <w:szCs w:val="26"/>
                <w:lang w:val="en-US"/>
              </w:rPr>
              <w:t>,3</w:t>
            </w:r>
            <w:r>
              <w:rPr>
                <w:rFonts w:ascii="CordiaUPC" w:hAnsi="CordiaUPC" w:cs="CordiaUPC"/>
                <w:color w:val="000000"/>
                <w:sz w:val="26"/>
                <w:szCs w:val="26"/>
                <w:lang w:val="en-US"/>
              </w:rPr>
              <w:t>14</w:t>
            </w:r>
          </w:p>
        </w:tc>
      </w:tr>
      <w:tr w:rsidR="00632E57" w:rsidRPr="000C559C" w14:paraId="01829468" w14:textId="77777777" w:rsidTr="005B1C6C">
        <w:trPr>
          <w:gridBefore w:val="1"/>
          <w:wBefore w:w="46" w:type="dxa"/>
        </w:trPr>
        <w:tc>
          <w:tcPr>
            <w:tcW w:w="3267" w:type="dxa"/>
            <w:vAlign w:val="bottom"/>
          </w:tcPr>
          <w:p w14:paraId="7DADC02A" w14:textId="77777777" w:rsidR="00632E57" w:rsidRPr="000C559C" w:rsidRDefault="00632E57" w:rsidP="00CA1658">
            <w:pPr>
              <w:spacing w:line="240" w:lineRule="exact"/>
              <w:ind w:left="94" w:right="-93" w:hanging="94"/>
              <w:rPr>
                <w:rFonts w:ascii="CordiaUPC" w:hAnsi="CordiaUPC" w:cs="CordiaUPC"/>
                <w:color w:val="000000"/>
                <w:sz w:val="26"/>
                <w:szCs w:val="26"/>
                <w:lang w:val="en-US"/>
              </w:rPr>
            </w:pPr>
            <w:r w:rsidRPr="000C559C">
              <w:rPr>
                <w:rFonts w:ascii="CordiaUPC" w:hAnsi="CordiaUPC" w:cs="CordiaUPC"/>
                <w:color w:val="000000"/>
                <w:sz w:val="26"/>
                <w:szCs w:val="26"/>
                <w:lang w:val="en-US"/>
              </w:rPr>
              <w:t>Add (less) allowance for</w:t>
            </w:r>
            <w:r>
              <w:rPr>
                <w:rFonts w:ascii="CordiaUPC" w:hAnsi="CordiaUPC" w:cs="CordiaUPC"/>
                <w:color w:val="000000"/>
                <w:sz w:val="26"/>
                <w:szCs w:val="26"/>
                <w:lang w:val="en-US"/>
              </w:rPr>
              <w:t xml:space="preserve">                   </w:t>
            </w:r>
            <w:r w:rsidRPr="000C559C">
              <w:rPr>
                <w:rFonts w:ascii="CordiaUPC" w:hAnsi="CordiaUPC" w:cs="CordiaUPC"/>
                <w:color w:val="000000"/>
                <w:sz w:val="26"/>
                <w:szCs w:val="26"/>
                <w:lang w:val="en-US"/>
              </w:rPr>
              <w:t>impairment losses</w:t>
            </w:r>
          </w:p>
        </w:tc>
        <w:tc>
          <w:tcPr>
            <w:tcW w:w="1323" w:type="dxa"/>
            <w:gridSpan w:val="3"/>
            <w:tcBorders>
              <w:bottom w:val="single" w:sz="4" w:space="0" w:color="auto"/>
            </w:tcBorders>
            <w:vAlign w:val="bottom"/>
          </w:tcPr>
          <w:p w14:paraId="0DB2186D" w14:textId="38512B6D" w:rsidR="00632E57" w:rsidRPr="000C559C" w:rsidRDefault="00632E57" w:rsidP="005B1C6C">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134</w:t>
            </w:r>
            <w:r w:rsidRPr="000C559C">
              <w:rPr>
                <w:rFonts w:ascii="CordiaUPC" w:hAnsi="CordiaUPC" w:cs="CordiaUPC"/>
                <w:color w:val="000000"/>
                <w:sz w:val="26"/>
                <w:szCs w:val="26"/>
                <w:lang w:val="en-US"/>
              </w:rPr>
              <w:t>)</w:t>
            </w:r>
          </w:p>
        </w:tc>
        <w:tc>
          <w:tcPr>
            <w:tcW w:w="178" w:type="dxa"/>
            <w:gridSpan w:val="2"/>
          </w:tcPr>
          <w:p w14:paraId="045FC92B"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79" w:type="dxa"/>
            <w:gridSpan w:val="2"/>
            <w:tcBorders>
              <w:bottom w:val="single" w:sz="4" w:space="0" w:color="auto"/>
            </w:tcBorders>
          </w:tcPr>
          <w:p w14:paraId="69B5399B" w14:textId="77777777" w:rsidR="00632E57" w:rsidRPr="000C559C" w:rsidRDefault="00632E57" w:rsidP="005B1C6C">
            <w:pPr>
              <w:tabs>
                <w:tab w:val="decimal" w:pos="1064"/>
              </w:tabs>
              <w:snapToGrid w:val="0"/>
              <w:spacing w:line="240" w:lineRule="exact"/>
              <w:ind w:right="-93"/>
              <w:jc w:val="both"/>
              <w:rPr>
                <w:rFonts w:ascii="CordiaUPC" w:hAnsi="CordiaUPC" w:cs="CordiaUPC"/>
                <w:color w:val="000000"/>
                <w:sz w:val="26"/>
                <w:szCs w:val="26"/>
                <w:lang w:val="en-US"/>
              </w:rPr>
            </w:pPr>
          </w:p>
          <w:p w14:paraId="686FD7FB" w14:textId="48C55061" w:rsidR="00632E57" w:rsidRPr="000C559C" w:rsidRDefault="00632E57" w:rsidP="005B1C6C">
            <w:pPr>
              <w:tabs>
                <w:tab w:val="decimal" w:pos="1064"/>
              </w:tabs>
              <w:snapToGrid w:val="0"/>
              <w:spacing w:line="240" w:lineRule="exact"/>
              <w:ind w:right="-93"/>
              <w:jc w:val="both"/>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39</w:t>
            </w:r>
            <w:r w:rsidRPr="000C559C">
              <w:rPr>
                <w:rFonts w:ascii="CordiaUPC" w:hAnsi="CordiaUPC" w:cs="CordiaUPC"/>
                <w:color w:val="000000"/>
                <w:sz w:val="26"/>
                <w:szCs w:val="26"/>
                <w:lang w:val="en-US"/>
              </w:rPr>
              <w:t>)</w:t>
            </w:r>
          </w:p>
        </w:tc>
        <w:tc>
          <w:tcPr>
            <w:tcW w:w="180" w:type="dxa"/>
            <w:gridSpan w:val="2"/>
          </w:tcPr>
          <w:p w14:paraId="25BDAEDF"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382" w:type="dxa"/>
            <w:gridSpan w:val="2"/>
            <w:tcBorders>
              <w:bottom w:val="single" w:sz="4" w:space="0" w:color="auto"/>
            </w:tcBorders>
            <w:vAlign w:val="bottom"/>
          </w:tcPr>
          <w:p w14:paraId="78EA700F" w14:textId="009D6BBD"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color w:val="000000"/>
                <w:sz w:val="26"/>
                <w:szCs w:val="26"/>
                <w:lang w:val="en-US"/>
              </w:rPr>
              <w:t>9</w:t>
            </w:r>
          </w:p>
        </w:tc>
        <w:tc>
          <w:tcPr>
            <w:tcW w:w="178" w:type="dxa"/>
            <w:gridSpan w:val="2"/>
          </w:tcPr>
          <w:p w14:paraId="54D9E17D" w14:textId="77777777" w:rsidR="00632E57" w:rsidRPr="000C559C" w:rsidRDefault="00632E57" w:rsidP="005B1C6C">
            <w:pPr>
              <w:tabs>
                <w:tab w:val="decimal" w:pos="1064"/>
              </w:tabs>
              <w:spacing w:line="240" w:lineRule="exact"/>
              <w:ind w:right="-93"/>
              <w:jc w:val="both"/>
              <w:rPr>
                <w:rFonts w:ascii="CordiaUPC" w:hAnsi="CordiaUPC" w:cs="CordiaUPC"/>
                <w:color w:val="000000"/>
                <w:sz w:val="26"/>
                <w:szCs w:val="26"/>
                <w:lang w:val="en-US"/>
              </w:rPr>
            </w:pPr>
          </w:p>
        </w:tc>
        <w:tc>
          <w:tcPr>
            <w:tcW w:w="1464" w:type="dxa"/>
            <w:gridSpan w:val="2"/>
            <w:tcBorders>
              <w:bottom w:val="single" w:sz="4" w:space="0" w:color="auto"/>
            </w:tcBorders>
            <w:vAlign w:val="bottom"/>
          </w:tcPr>
          <w:p w14:paraId="45AC63EF" w14:textId="50CE7355" w:rsidR="00632E57" w:rsidRPr="000C559C" w:rsidRDefault="00632E57" w:rsidP="005B1C6C">
            <w:pPr>
              <w:tabs>
                <w:tab w:val="decimal" w:pos="1064"/>
              </w:tabs>
              <w:spacing w:line="240" w:lineRule="exact"/>
              <w:ind w:right="-93"/>
              <w:jc w:val="center"/>
              <w:rPr>
                <w:rFonts w:ascii="CordiaUPC" w:hAnsi="CordiaUPC" w:cs="CordiaUPC"/>
                <w:color w:val="000000"/>
                <w:sz w:val="26"/>
                <w:szCs w:val="26"/>
                <w:lang w:val="en-US"/>
              </w:rPr>
            </w:pPr>
            <w:r w:rsidRPr="000C559C">
              <w:rPr>
                <w:rFonts w:ascii="CordiaUPC" w:hAnsi="CordiaUPC" w:cs="CordiaUPC"/>
                <w:color w:val="000000"/>
                <w:sz w:val="26"/>
                <w:szCs w:val="26"/>
                <w:lang w:val="en-US"/>
              </w:rPr>
              <w:t>(</w:t>
            </w:r>
            <w:r w:rsidR="009A075B">
              <w:rPr>
                <w:rFonts w:ascii="CordiaUPC" w:hAnsi="CordiaUPC" w:cs="CordiaUPC"/>
                <w:color w:val="000000"/>
                <w:sz w:val="26"/>
                <w:szCs w:val="26"/>
                <w:lang w:val="en-US"/>
              </w:rPr>
              <w:t>164</w:t>
            </w:r>
            <w:r w:rsidRPr="000C559C">
              <w:rPr>
                <w:rFonts w:ascii="CordiaUPC" w:hAnsi="CordiaUPC" w:cs="CordiaUPC"/>
                <w:color w:val="000000"/>
                <w:sz w:val="26"/>
                <w:szCs w:val="26"/>
                <w:lang w:val="en-US"/>
              </w:rPr>
              <w:t>)</w:t>
            </w:r>
          </w:p>
        </w:tc>
      </w:tr>
      <w:tr w:rsidR="00632E57" w:rsidRPr="000C559C" w14:paraId="055AA091" w14:textId="77777777" w:rsidTr="005B1C6C">
        <w:trPr>
          <w:gridBefore w:val="1"/>
          <w:wBefore w:w="46" w:type="dxa"/>
        </w:trPr>
        <w:tc>
          <w:tcPr>
            <w:tcW w:w="3267" w:type="dxa"/>
            <w:vAlign w:val="bottom"/>
          </w:tcPr>
          <w:p w14:paraId="0983FF53" w14:textId="77777777" w:rsidR="00632E57" w:rsidRPr="00632E57" w:rsidRDefault="00632E57" w:rsidP="005B1C6C">
            <w:pPr>
              <w:spacing w:line="240" w:lineRule="exact"/>
              <w:ind w:right="-93"/>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Net</w:t>
            </w:r>
          </w:p>
        </w:tc>
        <w:tc>
          <w:tcPr>
            <w:tcW w:w="1323" w:type="dxa"/>
            <w:gridSpan w:val="3"/>
            <w:tcBorders>
              <w:top w:val="single" w:sz="4" w:space="0" w:color="auto"/>
              <w:bottom w:val="double" w:sz="4" w:space="0" w:color="auto"/>
            </w:tcBorders>
            <w:vAlign w:val="bottom"/>
          </w:tcPr>
          <w:p w14:paraId="27E6C6B5" w14:textId="57BBB0FE" w:rsidR="00632E57" w:rsidRPr="00632E57" w:rsidRDefault="009A075B" w:rsidP="005B1C6C">
            <w:pPr>
              <w:tabs>
                <w:tab w:val="decimal" w:pos="1064"/>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color w:val="000000"/>
                <w:sz w:val="26"/>
                <w:szCs w:val="26"/>
                <w:lang w:val="en-US"/>
              </w:rPr>
              <w:t>2</w:t>
            </w:r>
            <w:r w:rsidR="00632E57" w:rsidRPr="00632E57">
              <w:rPr>
                <w:rFonts w:ascii="CordiaUPC" w:hAnsi="CordiaUPC" w:cs="CordiaUPC"/>
                <w:b/>
                <w:bCs/>
                <w:color w:val="000000"/>
                <w:sz w:val="26"/>
                <w:szCs w:val="26"/>
                <w:lang w:val="en-US"/>
              </w:rPr>
              <w:t>,</w:t>
            </w:r>
            <w:r>
              <w:rPr>
                <w:rFonts w:ascii="CordiaUPC" w:hAnsi="CordiaUPC" w:cs="CordiaUPC"/>
                <w:b/>
                <w:bCs/>
                <w:color w:val="000000"/>
                <w:sz w:val="26"/>
                <w:szCs w:val="26"/>
                <w:lang w:val="en-US"/>
              </w:rPr>
              <w:t>738</w:t>
            </w:r>
          </w:p>
        </w:tc>
        <w:tc>
          <w:tcPr>
            <w:tcW w:w="178" w:type="dxa"/>
            <w:gridSpan w:val="2"/>
          </w:tcPr>
          <w:p w14:paraId="5B61CB88" w14:textId="77777777" w:rsidR="00632E57" w:rsidRPr="00632E57" w:rsidRDefault="00632E57" w:rsidP="005B1C6C">
            <w:pPr>
              <w:tabs>
                <w:tab w:val="decimal" w:pos="1064"/>
              </w:tabs>
              <w:spacing w:line="240" w:lineRule="exact"/>
              <w:ind w:right="-93"/>
              <w:jc w:val="both"/>
              <w:rPr>
                <w:rFonts w:ascii="CordiaUPC" w:hAnsi="CordiaUPC" w:cs="CordiaUPC"/>
                <w:b/>
                <w:bCs/>
                <w:color w:val="000000"/>
                <w:sz w:val="26"/>
                <w:szCs w:val="26"/>
                <w:lang w:val="en-US"/>
              </w:rPr>
            </w:pPr>
          </w:p>
        </w:tc>
        <w:tc>
          <w:tcPr>
            <w:tcW w:w="1379" w:type="dxa"/>
            <w:gridSpan w:val="2"/>
            <w:tcBorders>
              <w:top w:val="single" w:sz="4" w:space="0" w:color="auto"/>
              <w:bottom w:val="double" w:sz="4" w:space="0" w:color="auto"/>
            </w:tcBorders>
          </w:tcPr>
          <w:p w14:paraId="51CA0453" w14:textId="3AF6F035" w:rsidR="00632E57" w:rsidRPr="00632E57" w:rsidRDefault="009A075B" w:rsidP="005B1C6C">
            <w:pPr>
              <w:tabs>
                <w:tab w:val="decimal" w:pos="1064"/>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color w:val="000000"/>
                <w:sz w:val="26"/>
                <w:szCs w:val="26"/>
                <w:lang w:val="en-US"/>
              </w:rPr>
              <w:t>875</w:t>
            </w:r>
          </w:p>
        </w:tc>
        <w:tc>
          <w:tcPr>
            <w:tcW w:w="180" w:type="dxa"/>
            <w:gridSpan w:val="2"/>
          </w:tcPr>
          <w:p w14:paraId="4E14B320" w14:textId="77777777" w:rsidR="00632E57" w:rsidRPr="00632E57" w:rsidRDefault="00632E57" w:rsidP="005B1C6C">
            <w:pPr>
              <w:tabs>
                <w:tab w:val="decimal" w:pos="1064"/>
              </w:tabs>
              <w:spacing w:line="240" w:lineRule="exact"/>
              <w:ind w:right="-93"/>
              <w:jc w:val="both"/>
              <w:rPr>
                <w:rFonts w:ascii="CordiaUPC" w:hAnsi="CordiaUPC" w:cs="CordiaUPC"/>
                <w:b/>
                <w:bCs/>
                <w:color w:val="000000"/>
                <w:sz w:val="26"/>
                <w:szCs w:val="26"/>
                <w:lang w:val="en-US"/>
              </w:rPr>
            </w:pPr>
          </w:p>
        </w:tc>
        <w:tc>
          <w:tcPr>
            <w:tcW w:w="1382" w:type="dxa"/>
            <w:gridSpan w:val="2"/>
            <w:tcBorders>
              <w:top w:val="single" w:sz="4" w:space="0" w:color="auto"/>
              <w:bottom w:val="double" w:sz="4" w:space="0" w:color="auto"/>
            </w:tcBorders>
            <w:vAlign w:val="bottom"/>
          </w:tcPr>
          <w:p w14:paraId="0B28BDB3" w14:textId="518E820D" w:rsidR="00632E57" w:rsidRPr="00632E57" w:rsidRDefault="00632E57" w:rsidP="005B1C6C">
            <w:pPr>
              <w:tabs>
                <w:tab w:val="decimal" w:pos="1064"/>
              </w:tabs>
              <w:spacing w:line="240" w:lineRule="exact"/>
              <w:ind w:right="-93"/>
              <w:jc w:val="both"/>
              <w:rPr>
                <w:rFonts w:ascii="CordiaUPC" w:hAnsi="CordiaUPC" w:cs="CordiaUPC"/>
                <w:b/>
                <w:bCs/>
                <w:color w:val="000000"/>
                <w:sz w:val="26"/>
                <w:szCs w:val="26"/>
                <w:lang w:val="en-US"/>
              </w:rPr>
            </w:pPr>
            <w:r w:rsidRPr="00632E57">
              <w:rPr>
                <w:rFonts w:ascii="CordiaUPC" w:hAnsi="CordiaUPC" w:cs="CordiaUPC"/>
                <w:b/>
                <w:bCs/>
                <w:color w:val="000000"/>
                <w:sz w:val="26"/>
                <w:szCs w:val="26"/>
                <w:lang w:val="en-US"/>
              </w:rPr>
              <w:t>(</w:t>
            </w:r>
            <w:r w:rsidR="009A075B">
              <w:rPr>
                <w:rFonts w:ascii="CordiaUPC" w:hAnsi="CordiaUPC" w:cs="CordiaUPC"/>
                <w:b/>
                <w:bCs/>
                <w:color w:val="000000"/>
                <w:sz w:val="26"/>
                <w:szCs w:val="26"/>
                <w:lang w:val="en-US"/>
              </w:rPr>
              <w:t>463</w:t>
            </w:r>
            <w:r w:rsidRPr="00632E57">
              <w:rPr>
                <w:rFonts w:ascii="CordiaUPC" w:hAnsi="CordiaUPC" w:cs="CordiaUPC"/>
                <w:b/>
                <w:bCs/>
                <w:color w:val="000000"/>
                <w:sz w:val="26"/>
                <w:szCs w:val="26"/>
                <w:lang w:val="en-US"/>
              </w:rPr>
              <w:t>)</w:t>
            </w:r>
          </w:p>
        </w:tc>
        <w:tc>
          <w:tcPr>
            <w:tcW w:w="178" w:type="dxa"/>
            <w:gridSpan w:val="2"/>
          </w:tcPr>
          <w:p w14:paraId="35024529" w14:textId="77777777" w:rsidR="00632E57" w:rsidRPr="00632E57" w:rsidRDefault="00632E57" w:rsidP="005B1C6C">
            <w:pPr>
              <w:tabs>
                <w:tab w:val="decimal" w:pos="1064"/>
              </w:tabs>
              <w:spacing w:line="240" w:lineRule="exact"/>
              <w:ind w:right="-93"/>
              <w:jc w:val="both"/>
              <w:rPr>
                <w:rFonts w:ascii="CordiaUPC" w:hAnsi="CordiaUPC" w:cs="CordiaUPC"/>
                <w:b/>
                <w:bCs/>
                <w:color w:val="000000"/>
                <w:sz w:val="26"/>
                <w:szCs w:val="26"/>
                <w:lang w:val="en-US"/>
              </w:rPr>
            </w:pPr>
          </w:p>
        </w:tc>
        <w:tc>
          <w:tcPr>
            <w:tcW w:w="1464" w:type="dxa"/>
            <w:gridSpan w:val="2"/>
            <w:tcBorders>
              <w:top w:val="single" w:sz="4" w:space="0" w:color="auto"/>
              <w:bottom w:val="double" w:sz="4" w:space="0" w:color="auto"/>
            </w:tcBorders>
            <w:vAlign w:val="bottom"/>
          </w:tcPr>
          <w:p w14:paraId="3323F429" w14:textId="46752131" w:rsidR="00632E57" w:rsidRPr="00632E57" w:rsidRDefault="009A075B" w:rsidP="005B1C6C">
            <w:pPr>
              <w:tabs>
                <w:tab w:val="decimal" w:pos="1064"/>
              </w:tabs>
              <w:snapToGrid w:val="0"/>
              <w:spacing w:line="240" w:lineRule="exact"/>
              <w:ind w:right="-93"/>
              <w:jc w:val="center"/>
              <w:rPr>
                <w:rFonts w:ascii="CordiaUPC" w:hAnsi="CordiaUPC" w:cs="CordiaUPC"/>
                <w:b/>
                <w:bCs/>
                <w:color w:val="000000"/>
                <w:sz w:val="26"/>
                <w:szCs w:val="26"/>
                <w:lang w:val="en-US"/>
              </w:rPr>
            </w:pPr>
            <w:r>
              <w:rPr>
                <w:rFonts w:ascii="CordiaUPC" w:hAnsi="CordiaUPC" w:cs="CordiaUPC"/>
                <w:b/>
                <w:bCs/>
                <w:color w:val="000000"/>
                <w:sz w:val="26"/>
                <w:szCs w:val="26"/>
                <w:lang w:val="en-US"/>
              </w:rPr>
              <w:t>3</w:t>
            </w:r>
            <w:r w:rsidR="00632E57" w:rsidRPr="00632E57">
              <w:rPr>
                <w:rFonts w:ascii="CordiaUPC" w:hAnsi="CordiaUPC" w:cs="CordiaUPC"/>
                <w:b/>
                <w:bCs/>
                <w:color w:val="000000"/>
                <w:sz w:val="26"/>
                <w:szCs w:val="26"/>
                <w:lang w:val="en-US"/>
              </w:rPr>
              <w:t>,</w:t>
            </w:r>
            <w:r>
              <w:rPr>
                <w:rFonts w:ascii="CordiaUPC" w:hAnsi="CordiaUPC" w:cs="CordiaUPC"/>
                <w:b/>
                <w:bCs/>
                <w:color w:val="000000"/>
                <w:sz w:val="26"/>
                <w:szCs w:val="26"/>
                <w:lang w:val="en-US"/>
              </w:rPr>
              <w:t>150</w:t>
            </w:r>
          </w:p>
        </w:tc>
      </w:tr>
    </w:tbl>
    <w:p w14:paraId="3CE9E3EB" w14:textId="77777777" w:rsidR="009A075B" w:rsidRDefault="009A075B" w:rsidP="005748C7">
      <w:pPr>
        <w:pStyle w:val="PlainText"/>
        <w:tabs>
          <w:tab w:val="left" w:pos="540"/>
        </w:tabs>
        <w:spacing w:line="240" w:lineRule="atLeast"/>
        <w:ind w:left="540" w:right="-28"/>
        <w:jc w:val="both"/>
        <w:rPr>
          <w:rFonts w:ascii="CordiaUPC" w:hAnsi="CordiaUPC" w:cs="CordiaUPC"/>
          <w:sz w:val="26"/>
          <w:szCs w:val="26"/>
          <w:highlight w:val="yellow"/>
          <w:lang w:val="en-US"/>
        </w:rPr>
      </w:pPr>
    </w:p>
    <w:p w14:paraId="173F9AED" w14:textId="12A1813B" w:rsidR="00874A43" w:rsidRPr="003E74D8" w:rsidRDefault="00874A43" w:rsidP="005748C7">
      <w:pPr>
        <w:pStyle w:val="PlainText"/>
        <w:tabs>
          <w:tab w:val="left" w:pos="540"/>
        </w:tabs>
        <w:spacing w:line="240" w:lineRule="atLeast"/>
        <w:ind w:left="540" w:right="-28"/>
        <w:jc w:val="both"/>
        <w:rPr>
          <w:rFonts w:ascii="CordiaUPC" w:hAnsi="CordiaUPC" w:cs="CordiaUPC"/>
          <w:sz w:val="26"/>
          <w:szCs w:val="26"/>
          <w:lang w:val="en-US"/>
        </w:rPr>
      </w:pPr>
      <w:r w:rsidRPr="009A075B">
        <w:rPr>
          <w:rFonts w:ascii="CordiaUPC" w:hAnsi="CordiaUPC" w:cs="CordiaUPC" w:hint="cs"/>
          <w:sz w:val="26"/>
          <w:szCs w:val="26"/>
          <w:lang w:val="en-US"/>
        </w:rPr>
        <w:t xml:space="preserve">As </w:t>
      </w:r>
      <w:r w:rsidR="003F1F2A" w:rsidRPr="009A075B">
        <w:rPr>
          <w:rFonts w:ascii="CordiaUPC" w:hAnsi="CordiaUPC" w:cs="CordiaUPC" w:hint="cs"/>
          <w:color w:val="000000"/>
          <w:sz w:val="26"/>
          <w:szCs w:val="26"/>
          <w:lang w:val="en-US"/>
        </w:rPr>
        <w:t>31 December 2020</w:t>
      </w:r>
      <w:r w:rsidRPr="009A075B">
        <w:rPr>
          <w:rFonts w:ascii="CordiaUPC" w:hAnsi="CordiaUPC" w:cs="CordiaUPC" w:hint="cs"/>
          <w:sz w:val="26"/>
          <w:szCs w:val="26"/>
          <w:lang w:val="en-US"/>
        </w:rPr>
        <w:t xml:space="preserve">, the Bank had properties for sale with debtor’s rights to buy back when complied with criteria in the agreement, with net book value amounting to Baht </w:t>
      </w:r>
      <w:r w:rsidR="003F1F2A" w:rsidRPr="009A075B">
        <w:rPr>
          <w:rFonts w:ascii="CordiaUPC" w:hAnsi="CordiaUPC" w:cs="CordiaUPC"/>
          <w:sz w:val="26"/>
          <w:szCs w:val="26"/>
          <w:lang w:val="en-US"/>
        </w:rPr>
        <w:t>331</w:t>
      </w:r>
      <w:r w:rsidRPr="009A075B">
        <w:rPr>
          <w:rFonts w:ascii="CordiaUPC" w:hAnsi="CordiaUPC" w:cs="CordiaUPC" w:hint="cs"/>
          <w:sz w:val="26"/>
          <w:szCs w:val="26"/>
          <w:lang w:val="en-US"/>
        </w:rPr>
        <w:t xml:space="preserve"> million</w:t>
      </w:r>
      <w:r w:rsidR="009A075B" w:rsidRPr="009A075B">
        <w:rPr>
          <w:rFonts w:ascii="CordiaUPC" w:hAnsi="CordiaUPC" w:cs="CordiaUPC"/>
          <w:sz w:val="26"/>
          <w:szCs w:val="26"/>
          <w:lang w:val="en-US"/>
        </w:rPr>
        <w:t>.</w:t>
      </w:r>
    </w:p>
    <w:p w14:paraId="7E273363" w14:textId="493C1BA8" w:rsidR="00874A43" w:rsidRDefault="00874A43" w:rsidP="005748C7">
      <w:pPr>
        <w:pStyle w:val="PlainText"/>
        <w:tabs>
          <w:tab w:val="left" w:pos="540"/>
        </w:tabs>
        <w:spacing w:line="240" w:lineRule="atLeast"/>
        <w:ind w:left="540" w:right="-28"/>
        <w:jc w:val="both"/>
        <w:rPr>
          <w:rFonts w:ascii="CordiaUPC" w:hAnsi="CordiaUPC" w:cs="CordiaUPC"/>
          <w:sz w:val="26"/>
          <w:szCs w:val="26"/>
          <w:lang w:val="en-US"/>
        </w:rPr>
      </w:pPr>
    </w:p>
    <w:p w14:paraId="1DFAE80C" w14:textId="76B9C06D" w:rsidR="0077286D" w:rsidRPr="003E74D8" w:rsidRDefault="00B61E87" w:rsidP="005748C7">
      <w:pPr>
        <w:pStyle w:val="PlainText"/>
        <w:tabs>
          <w:tab w:val="left" w:pos="540"/>
        </w:tabs>
        <w:spacing w:line="240" w:lineRule="atLeast"/>
        <w:ind w:left="540" w:right="-28"/>
        <w:jc w:val="both"/>
        <w:rPr>
          <w:rFonts w:ascii="CordiaUPC" w:hAnsi="CordiaUPC" w:cs="CordiaUPC"/>
          <w:sz w:val="26"/>
          <w:szCs w:val="26"/>
        </w:rPr>
      </w:pPr>
      <w:r w:rsidRPr="003E74D8">
        <w:rPr>
          <w:rFonts w:ascii="CordiaUPC" w:hAnsi="CordiaUPC" w:cs="CordiaUPC" w:hint="cs"/>
          <w:sz w:val="26"/>
          <w:szCs w:val="26"/>
        </w:rPr>
        <w:t>The value of immovable assets acquired from debt repayment was appraised</w:t>
      </w:r>
      <w:r w:rsidR="0077286D" w:rsidRPr="003E74D8">
        <w:rPr>
          <w:rFonts w:ascii="CordiaUPC" w:hAnsi="CordiaUPC" w:cs="CordiaUPC" w:hint="cs"/>
          <w:sz w:val="26"/>
          <w:szCs w:val="26"/>
        </w:rPr>
        <w:t xml:space="preserve"> by external and internal appraisers as at </w:t>
      </w:r>
      <w:r w:rsidR="003F1F2A" w:rsidRPr="00887104">
        <w:rPr>
          <w:rFonts w:ascii="CordiaUPC" w:hAnsi="CordiaUPC" w:cs="CordiaUPC" w:hint="cs"/>
          <w:color w:val="000000"/>
          <w:sz w:val="26"/>
          <w:szCs w:val="26"/>
          <w:lang w:val="en-US"/>
        </w:rPr>
        <w:t>30 June 202</w:t>
      </w:r>
      <w:r w:rsidR="003F1F2A">
        <w:rPr>
          <w:rFonts w:ascii="CordiaUPC" w:hAnsi="CordiaUPC" w:cs="CordiaUPC"/>
          <w:color w:val="000000"/>
          <w:sz w:val="26"/>
          <w:szCs w:val="26"/>
          <w:lang w:val="en-US"/>
        </w:rPr>
        <w:t>1</w:t>
      </w:r>
      <w:r w:rsidR="003F1F2A" w:rsidRPr="00887104">
        <w:rPr>
          <w:rFonts w:ascii="CordiaUPC" w:hAnsi="CordiaUPC" w:cs="CordiaUPC" w:hint="cs"/>
          <w:color w:val="000000"/>
          <w:sz w:val="26"/>
          <w:szCs w:val="26"/>
          <w:lang w:val="en-US"/>
        </w:rPr>
        <w:t xml:space="preserve"> and 31 December 2020</w:t>
      </w:r>
      <w:r w:rsidR="003F1F2A">
        <w:rPr>
          <w:rFonts w:ascii="CordiaUPC" w:hAnsi="CordiaUPC" w:cs="CordiaUPC"/>
          <w:color w:val="000000"/>
          <w:sz w:val="26"/>
          <w:szCs w:val="26"/>
          <w:lang w:val="en-US"/>
        </w:rPr>
        <w:t xml:space="preserve"> </w:t>
      </w:r>
      <w:r w:rsidR="0077286D" w:rsidRPr="003E74D8">
        <w:rPr>
          <w:rFonts w:ascii="CordiaUPC" w:hAnsi="CordiaUPC" w:cs="CordiaUPC" w:hint="cs"/>
          <w:sz w:val="26"/>
          <w:szCs w:val="26"/>
        </w:rPr>
        <w:t>as follows:</w:t>
      </w:r>
    </w:p>
    <w:p w14:paraId="3DA4CDE8" w14:textId="77777777" w:rsidR="00F40559" w:rsidRPr="003E74D8" w:rsidRDefault="00F40559" w:rsidP="005748C7">
      <w:pPr>
        <w:pStyle w:val="PlainText"/>
        <w:tabs>
          <w:tab w:val="left" w:pos="540"/>
        </w:tabs>
        <w:spacing w:line="240" w:lineRule="atLeast"/>
        <w:ind w:left="540" w:right="-28"/>
        <w:jc w:val="both"/>
        <w:rPr>
          <w:rFonts w:ascii="CordiaUPC" w:hAnsi="CordiaUPC" w:cs="CordiaUPC"/>
          <w:sz w:val="26"/>
          <w:szCs w:val="26"/>
        </w:rPr>
      </w:pPr>
    </w:p>
    <w:tbl>
      <w:tblPr>
        <w:tblW w:w="9342" w:type="dxa"/>
        <w:tblInd w:w="468" w:type="dxa"/>
        <w:tblLayout w:type="fixed"/>
        <w:tblCellMar>
          <w:left w:w="86" w:type="dxa"/>
          <w:right w:w="86" w:type="dxa"/>
        </w:tblCellMar>
        <w:tblLook w:val="01E0" w:firstRow="1" w:lastRow="1" w:firstColumn="1" w:lastColumn="1" w:noHBand="0" w:noVBand="0"/>
      </w:tblPr>
      <w:tblGrid>
        <w:gridCol w:w="3942"/>
        <w:gridCol w:w="722"/>
        <w:gridCol w:w="995"/>
        <w:gridCol w:w="192"/>
        <w:gridCol w:w="1068"/>
        <w:gridCol w:w="192"/>
        <w:gridCol w:w="978"/>
        <w:gridCol w:w="192"/>
        <w:gridCol w:w="1061"/>
      </w:tblGrid>
      <w:tr w:rsidR="002F23C4" w:rsidRPr="003E74D8" w14:paraId="659FD90F" w14:textId="77777777" w:rsidTr="00F73DFC">
        <w:trPr>
          <w:trHeight w:val="181"/>
        </w:trPr>
        <w:tc>
          <w:tcPr>
            <w:tcW w:w="3942" w:type="dxa"/>
          </w:tcPr>
          <w:p w14:paraId="767C03F0" w14:textId="77777777" w:rsidR="002F23C4" w:rsidRPr="003E74D8" w:rsidRDefault="002F23C4" w:rsidP="000D7050">
            <w:pPr>
              <w:spacing w:line="240" w:lineRule="exact"/>
              <w:rPr>
                <w:rFonts w:ascii="CordiaUPC" w:hAnsi="CordiaUPC" w:cs="CordiaUPC"/>
                <w:color w:val="000000"/>
                <w:sz w:val="26"/>
                <w:szCs w:val="26"/>
                <w:lang w:val="en-US"/>
              </w:rPr>
            </w:pPr>
          </w:p>
        </w:tc>
        <w:tc>
          <w:tcPr>
            <w:tcW w:w="722" w:type="dxa"/>
          </w:tcPr>
          <w:p w14:paraId="0EAFF30B" w14:textId="77777777" w:rsidR="002F23C4" w:rsidRPr="003E74D8" w:rsidRDefault="002F23C4" w:rsidP="000D7050">
            <w:pPr>
              <w:tabs>
                <w:tab w:val="decimal" w:pos="676"/>
              </w:tabs>
              <w:spacing w:line="240" w:lineRule="exact"/>
              <w:rPr>
                <w:rFonts w:ascii="CordiaUPC" w:hAnsi="CordiaUPC" w:cs="CordiaUPC"/>
                <w:sz w:val="26"/>
                <w:szCs w:val="26"/>
              </w:rPr>
            </w:pPr>
          </w:p>
        </w:tc>
        <w:tc>
          <w:tcPr>
            <w:tcW w:w="2255" w:type="dxa"/>
            <w:gridSpan w:val="3"/>
            <w:vAlign w:val="bottom"/>
          </w:tcPr>
          <w:p w14:paraId="0F0BB35B" w14:textId="77777777" w:rsidR="002F23C4" w:rsidRPr="003E74D8" w:rsidRDefault="002F23C4" w:rsidP="002F23C4">
            <w:pPr>
              <w:tabs>
                <w:tab w:val="decimal" w:pos="676"/>
              </w:tabs>
              <w:spacing w:line="240" w:lineRule="exact"/>
              <w:jc w:val="center"/>
              <w:rPr>
                <w:rFonts w:ascii="CordiaUPC" w:hAnsi="CordiaUPC" w:cs="CordiaUPC"/>
                <w:sz w:val="26"/>
                <w:szCs w:val="26"/>
              </w:rPr>
            </w:pPr>
            <w:r w:rsidRPr="003E74D8">
              <w:rPr>
                <w:rFonts w:ascii="CordiaUPC" w:hAnsi="CordiaUPC" w:cs="CordiaUPC" w:hint="cs"/>
                <w:b/>
                <w:bCs/>
                <w:sz w:val="26"/>
                <w:szCs w:val="26"/>
              </w:rPr>
              <w:t>Consolidated</w:t>
            </w:r>
          </w:p>
        </w:tc>
        <w:tc>
          <w:tcPr>
            <w:tcW w:w="192" w:type="dxa"/>
          </w:tcPr>
          <w:p w14:paraId="4EEC730A" w14:textId="77777777" w:rsidR="002F23C4" w:rsidRPr="003E74D8" w:rsidRDefault="002F23C4" w:rsidP="002F23C4">
            <w:pPr>
              <w:tabs>
                <w:tab w:val="decimal" w:pos="676"/>
              </w:tabs>
              <w:spacing w:line="240" w:lineRule="exact"/>
              <w:jc w:val="center"/>
              <w:rPr>
                <w:rFonts w:ascii="CordiaUPC" w:hAnsi="CordiaUPC" w:cs="CordiaUPC"/>
                <w:sz w:val="26"/>
                <w:szCs w:val="26"/>
              </w:rPr>
            </w:pPr>
          </w:p>
        </w:tc>
        <w:tc>
          <w:tcPr>
            <w:tcW w:w="2231" w:type="dxa"/>
            <w:gridSpan w:val="3"/>
            <w:vAlign w:val="bottom"/>
          </w:tcPr>
          <w:p w14:paraId="60061D53" w14:textId="77777777" w:rsidR="002F23C4" w:rsidRPr="003E74D8" w:rsidRDefault="002F23C4" w:rsidP="002F23C4">
            <w:pPr>
              <w:tabs>
                <w:tab w:val="decimal" w:pos="676"/>
              </w:tabs>
              <w:spacing w:line="240" w:lineRule="exact"/>
              <w:jc w:val="center"/>
              <w:rPr>
                <w:rFonts w:ascii="CordiaUPC" w:hAnsi="CordiaUPC" w:cs="CordiaUPC"/>
                <w:sz w:val="26"/>
                <w:szCs w:val="26"/>
              </w:rPr>
            </w:pPr>
            <w:r w:rsidRPr="003E74D8">
              <w:rPr>
                <w:rFonts w:ascii="CordiaUPC" w:hAnsi="CordiaUPC" w:cs="CordiaUPC" w:hint="cs"/>
                <w:b/>
                <w:bCs/>
                <w:sz w:val="26"/>
                <w:szCs w:val="26"/>
              </w:rPr>
              <w:t>Bank only</w:t>
            </w:r>
          </w:p>
        </w:tc>
      </w:tr>
      <w:tr w:rsidR="003F1F2A" w:rsidRPr="003E74D8" w14:paraId="19703FCE" w14:textId="77777777" w:rsidTr="00F73DFC">
        <w:trPr>
          <w:trHeight w:val="181"/>
        </w:trPr>
        <w:tc>
          <w:tcPr>
            <w:tcW w:w="3942" w:type="dxa"/>
          </w:tcPr>
          <w:p w14:paraId="4B5717DB" w14:textId="77777777" w:rsidR="003F1F2A" w:rsidRPr="003E74D8" w:rsidRDefault="003F1F2A" w:rsidP="003F1F2A">
            <w:pPr>
              <w:spacing w:line="240" w:lineRule="exact"/>
              <w:rPr>
                <w:rFonts w:ascii="CordiaUPC" w:hAnsi="CordiaUPC" w:cs="CordiaUPC"/>
                <w:color w:val="000000"/>
                <w:sz w:val="26"/>
                <w:szCs w:val="26"/>
                <w:lang w:val="en-US"/>
              </w:rPr>
            </w:pPr>
          </w:p>
        </w:tc>
        <w:tc>
          <w:tcPr>
            <w:tcW w:w="722" w:type="dxa"/>
          </w:tcPr>
          <w:p w14:paraId="673B1349" w14:textId="77777777" w:rsidR="003F1F2A" w:rsidRPr="003E74D8" w:rsidRDefault="003F1F2A" w:rsidP="003F1F2A">
            <w:pPr>
              <w:tabs>
                <w:tab w:val="decimal" w:pos="676"/>
              </w:tabs>
              <w:spacing w:line="240" w:lineRule="exact"/>
              <w:rPr>
                <w:rFonts w:ascii="CordiaUPC" w:hAnsi="CordiaUPC" w:cs="CordiaUPC"/>
                <w:sz w:val="26"/>
                <w:szCs w:val="26"/>
              </w:rPr>
            </w:pPr>
          </w:p>
        </w:tc>
        <w:tc>
          <w:tcPr>
            <w:tcW w:w="995" w:type="dxa"/>
            <w:vAlign w:val="bottom"/>
          </w:tcPr>
          <w:p w14:paraId="605FB27B" w14:textId="0C9B7E2D" w:rsidR="003F1F2A" w:rsidRPr="003E74D8" w:rsidRDefault="003F1F2A" w:rsidP="003F1F2A">
            <w:pPr>
              <w:spacing w:line="240" w:lineRule="exact"/>
              <w:ind w:left="-86" w:right="-81"/>
              <w:jc w:val="center"/>
              <w:rPr>
                <w:rFonts w:ascii="CordiaUPC" w:hAnsi="CordiaUPC" w:cs="CordiaUPC"/>
                <w:sz w:val="26"/>
                <w:szCs w:val="26"/>
              </w:rPr>
            </w:pPr>
            <w:r w:rsidRPr="00887104">
              <w:rPr>
                <w:rFonts w:ascii="CordiaUPC" w:hAnsi="CordiaUPC" w:cs="CordiaUPC" w:hint="cs"/>
                <w:color w:val="000000"/>
                <w:sz w:val="26"/>
                <w:szCs w:val="26"/>
                <w:lang w:val="en-US" w:bidi="th-TH"/>
              </w:rPr>
              <w:t>30 June</w:t>
            </w:r>
          </w:p>
        </w:tc>
        <w:tc>
          <w:tcPr>
            <w:tcW w:w="192" w:type="dxa"/>
          </w:tcPr>
          <w:p w14:paraId="524F0627" w14:textId="77777777" w:rsidR="003F1F2A" w:rsidRPr="003E74D8" w:rsidRDefault="003F1F2A" w:rsidP="003F1F2A">
            <w:pPr>
              <w:spacing w:line="240" w:lineRule="exact"/>
              <w:jc w:val="center"/>
              <w:rPr>
                <w:rFonts w:ascii="CordiaUPC" w:hAnsi="CordiaUPC" w:cs="CordiaUPC"/>
                <w:sz w:val="26"/>
                <w:szCs w:val="26"/>
              </w:rPr>
            </w:pPr>
          </w:p>
        </w:tc>
        <w:tc>
          <w:tcPr>
            <w:tcW w:w="1068" w:type="dxa"/>
            <w:vAlign w:val="bottom"/>
          </w:tcPr>
          <w:p w14:paraId="3CABEE78" w14:textId="40731602" w:rsidR="003F1F2A" w:rsidRPr="003E74D8" w:rsidRDefault="003F1F2A" w:rsidP="003F1F2A">
            <w:pPr>
              <w:spacing w:line="240" w:lineRule="exact"/>
              <w:ind w:left="-102" w:right="-78"/>
              <w:jc w:val="center"/>
              <w:rPr>
                <w:rFonts w:ascii="CordiaUPC" w:hAnsi="CordiaUPC" w:cs="CordiaUPC"/>
                <w:sz w:val="26"/>
                <w:szCs w:val="26"/>
              </w:rPr>
            </w:pPr>
            <w:r w:rsidRPr="00887104">
              <w:rPr>
                <w:rFonts w:ascii="CordiaUPC" w:hAnsi="CordiaUPC" w:cs="CordiaUPC" w:hint="cs"/>
                <w:color w:val="000000"/>
                <w:sz w:val="26"/>
                <w:szCs w:val="26"/>
                <w:lang w:val="en-US" w:bidi="th-TH"/>
              </w:rPr>
              <w:t>31 December</w:t>
            </w:r>
          </w:p>
        </w:tc>
        <w:tc>
          <w:tcPr>
            <w:tcW w:w="192" w:type="dxa"/>
          </w:tcPr>
          <w:p w14:paraId="2AE84571" w14:textId="77777777" w:rsidR="003F1F2A" w:rsidRPr="003E74D8" w:rsidRDefault="003F1F2A" w:rsidP="003F1F2A">
            <w:pPr>
              <w:spacing w:line="240" w:lineRule="exact"/>
              <w:jc w:val="center"/>
              <w:rPr>
                <w:rFonts w:ascii="CordiaUPC" w:hAnsi="CordiaUPC" w:cs="CordiaUPC"/>
                <w:sz w:val="26"/>
                <w:szCs w:val="26"/>
              </w:rPr>
            </w:pPr>
          </w:p>
        </w:tc>
        <w:tc>
          <w:tcPr>
            <w:tcW w:w="978" w:type="dxa"/>
            <w:vAlign w:val="bottom"/>
          </w:tcPr>
          <w:p w14:paraId="2BBCBD58" w14:textId="1EA9B957" w:rsidR="003F1F2A" w:rsidRPr="003E74D8" w:rsidRDefault="003F1F2A" w:rsidP="003F1F2A">
            <w:pPr>
              <w:spacing w:line="240" w:lineRule="exact"/>
              <w:ind w:left="-86" w:right="-81"/>
              <w:jc w:val="center"/>
              <w:rPr>
                <w:rFonts w:ascii="CordiaUPC" w:hAnsi="CordiaUPC" w:cs="CordiaUPC"/>
                <w:sz w:val="26"/>
                <w:szCs w:val="26"/>
              </w:rPr>
            </w:pPr>
            <w:r w:rsidRPr="00887104">
              <w:rPr>
                <w:rFonts w:ascii="CordiaUPC" w:hAnsi="CordiaUPC" w:cs="CordiaUPC" w:hint="cs"/>
                <w:color w:val="000000"/>
                <w:sz w:val="26"/>
                <w:szCs w:val="26"/>
                <w:lang w:val="en-US" w:bidi="th-TH"/>
              </w:rPr>
              <w:t>30 June</w:t>
            </w:r>
          </w:p>
        </w:tc>
        <w:tc>
          <w:tcPr>
            <w:tcW w:w="192" w:type="dxa"/>
          </w:tcPr>
          <w:p w14:paraId="02B8A2C7" w14:textId="77777777" w:rsidR="003F1F2A" w:rsidRPr="003E74D8" w:rsidRDefault="003F1F2A" w:rsidP="003F1F2A">
            <w:pPr>
              <w:spacing w:line="240" w:lineRule="exact"/>
              <w:jc w:val="center"/>
              <w:rPr>
                <w:rFonts w:ascii="CordiaUPC" w:hAnsi="CordiaUPC" w:cs="CordiaUPC"/>
                <w:sz w:val="26"/>
                <w:szCs w:val="26"/>
              </w:rPr>
            </w:pPr>
          </w:p>
        </w:tc>
        <w:tc>
          <w:tcPr>
            <w:tcW w:w="1061" w:type="dxa"/>
            <w:vAlign w:val="bottom"/>
          </w:tcPr>
          <w:p w14:paraId="00495C8D" w14:textId="7037FF44" w:rsidR="003F1F2A" w:rsidRPr="003E74D8" w:rsidRDefault="003F1F2A" w:rsidP="003F1F2A">
            <w:pPr>
              <w:spacing w:line="240" w:lineRule="exact"/>
              <w:ind w:left="-102" w:right="-85"/>
              <w:jc w:val="center"/>
              <w:rPr>
                <w:rFonts w:ascii="CordiaUPC" w:hAnsi="CordiaUPC" w:cs="CordiaUPC"/>
                <w:sz w:val="26"/>
                <w:szCs w:val="26"/>
              </w:rPr>
            </w:pPr>
            <w:r w:rsidRPr="00887104">
              <w:rPr>
                <w:rFonts w:ascii="CordiaUPC" w:hAnsi="CordiaUPC" w:cs="CordiaUPC" w:hint="cs"/>
                <w:color w:val="000000"/>
                <w:sz w:val="26"/>
                <w:szCs w:val="26"/>
                <w:lang w:val="en-US" w:bidi="th-TH"/>
              </w:rPr>
              <w:t>31 December</w:t>
            </w:r>
          </w:p>
        </w:tc>
      </w:tr>
      <w:tr w:rsidR="003F1F2A" w:rsidRPr="003E74D8" w14:paraId="04D80B4F" w14:textId="77777777" w:rsidTr="00F73DFC">
        <w:trPr>
          <w:trHeight w:val="181"/>
        </w:trPr>
        <w:tc>
          <w:tcPr>
            <w:tcW w:w="3942" w:type="dxa"/>
          </w:tcPr>
          <w:p w14:paraId="411644D8" w14:textId="77777777" w:rsidR="003F1F2A" w:rsidRPr="003E74D8" w:rsidRDefault="003F1F2A" w:rsidP="003F1F2A">
            <w:pPr>
              <w:spacing w:line="240" w:lineRule="exact"/>
              <w:rPr>
                <w:rFonts w:ascii="CordiaUPC" w:hAnsi="CordiaUPC" w:cs="CordiaUPC"/>
                <w:color w:val="000000"/>
                <w:sz w:val="26"/>
                <w:szCs w:val="26"/>
                <w:lang w:val="en-US"/>
              </w:rPr>
            </w:pPr>
          </w:p>
        </w:tc>
        <w:tc>
          <w:tcPr>
            <w:tcW w:w="722" w:type="dxa"/>
          </w:tcPr>
          <w:p w14:paraId="0E5BDD8D" w14:textId="77777777" w:rsidR="003F1F2A" w:rsidRPr="003E74D8" w:rsidRDefault="003F1F2A" w:rsidP="003F1F2A">
            <w:pPr>
              <w:tabs>
                <w:tab w:val="decimal" w:pos="676"/>
              </w:tabs>
              <w:spacing w:line="240" w:lineRule="exact"/>
              <w:rPr>
                <w:rFonts w:ascii="CordiaUPC" w:hAnsi="CordiaUPC" w:cs="CordiaUPC"/>
                <w:sz w:val="26"/>
                <w:szCs w:val="26"/>
              </w:rPr>
            </w:pPr>
          </w:p>
        </w:tc>
        <w:tc>
          <w:tcPr>
            <w:tcW w:w="995" w:type="dxa"/>
            <w:vAlign w:val="bottom"/>
          </w:tcPr>
          <w:p w14:paraId="754F1DD8" w14:textId="70A8D4A4" w:rsidR="003F1F2A" w:rsidRPr="003E74D8" w:rsidRDefault="003F1F2A" w:rsidP="003F1F2A">
            <w:pPr>
              <w:spacing w:line="240" w:lineRule="exact"/>
              <w:ind w:left="-86" w:right="-81"/>
              <w:jc w:val="center"/>
              <w:rPr>
                <w:rFonts w:ascii="CordiaUPC" w:hAnsi="CordiaUPC" w:cs="CordiaUPC"/>
                <w:sz w:val="26"/>
                <w:szCs w:val="26"/>
              </w:rPr>
            </w:pPr>
            <w:r w:rsidRPr="003E74D8">
              <w:rPr>
                <w:rFonts w:ascii="CordiaUPC" w:hAnsi="CordiaUPC" w:cs="CordiaUPC" w:hint="cs"/>
                <w:sz w:val="26"/>
                <w:szCs w:val="26"/>
              </w:rPr>
              <w:t>202</w:t>
            </w:r>
            <w:r>
              <w:rPr>
                <w:rFonts w:ascii="CordiaUPC" w:hAnsi="CordiaUPC" w:cs="CordiaUPC"/>
                <w:sz w:val="26"/>
                <w:szCs w:val="26"/>
              </w:rPr>
              <w:t>1</w:t>
            </w:r>
          </w:p>
        </w:tc>
        <w:tc>
          <w:tcPr>
            <w:tcW w:w="192" w:type="dxa"/>
          </w:tcPr>
          <w:p w14:paraId="7738ED70" w14:textId="77777777" w:rsidR="003F1F2A" w:rsidRPr="003E74D8" w:rsidRDefault="003F1F2A" w:rsidP="003F1F2A">
            <w:pPr>
              <w:spacing w:line="240" w:lineRule="exact"/>
              <w:jc w:val="center"/>
              <w:rPr>
                <w:rFonts w:ascii="CordiaUPC" w:hAnsi="CordiaUPC" w:cs="CordiaUPC"/>
                <w:sz w:val="26"/>
                <w:szCs w:val="26"/>
              </w:rPr>
            </w:pPr>
          </w:p>
        </w:tc>
        <w:tc>
          <w:tcPr>
            <w:tcW w:w="1068" w:type="dxa"/>
            <w:vAlign w:val="bottom"/>
          </w:tcPr>
          <w:p w14:paraId="5DF9D932" w14:textId="1BCCF309" w:rsidR="003F1F2A" w:rsidRPr="003E74D8" w:rsidRDefault="003F1F2A" w:rsidP="003F1F2A">
            <w:pPr>
              <w:spacing w:line="240" w:lineRule="exact"/>
              <w:ind w:left="-102" w:right="-78"/>
              <w:jc w:val="center"/>
              <w:rPr>
                <w:rFonts w:ascii="CordiaUPC" w:hAnsi="CordiaUPC" w:cs="CordiaUPC"/>
                <w:sz w:val="26"/>
                <w:szCs w:val="26"/>
              </w:rPr>
            </w:pPr>
            <w:r w:rsidRPr="003E74D8">
              <w:rPr>
                <w:rFonts w:ascii="CordiaUPC" w:hAnsi="CordiaUPC" w:cs="CordiaUPC" w:hint="cs"/>
                <w:sz w:val="26"/>
                <w:szCs w:val="26"/>
              </w:rPr>
              <w:t>20</w:t>
            </w:r>
            <w:r>
              <w:rPr>
                <w:rFonts w:ascii="CordiaUPC" w:hAnsi="CordiaUPC" w:cs="CordiaUPC"/>
                <w:sz w:val="26"/>
                <w:szCs w:val="26"/>
              </w:rPr>
              <w:t>20</w:t>
            </w:r>
          </w:p>
        </w:tc>
        <w:tc>
          <w:tcPr>
            <w:tcW w:w="192" w:type="dxa"/>
          </w:tcPr>
          <w:p w14:paraId="550E4893" w14:textId="77777777" w:rsidR="003F1F2A" w:rsidRPr="003E74D8" w:rsidRDefault="003F1F2A" w:rsidP="003F1F2A">
            <w:pPr>
              <w:spacing w:line="240" w:lineRule="exact"/>
              <w:jc w:val="center"/>
              <w:rPr>
                <w:rFonts w:ascii="CordiaUPC" w:hAnsi="CordiaUPC" w:cs="CordiaUPC"/>
                <w:sz w:val="26"/>
                <w:szCs w:val="26"/>
              </w:rPr>
            </w:pPr>
          </w:p>
        </w:tc>
        <w:tc>
          <w:tcPr>
            <w:tcW w:w="978" w:type="dxa"/>
            <w:vAlign w:val="bottom"/>
          </w:tcPr>
          <w:p w14:paraId="20032172" w14:textId="168EED46" w:rsidR="003F1F2A" w:rsidRPr="003E74D8" w:rsidRDefault="003F1F2A" w:rsidP="003F1F2A">
            <w:pPr>
              <w:spacing w:line="240" w:lineRule="exact"/>
              <w:ind w:left="-86" w:right="-81"/>
              <w:jc w:val="center"/>
              <w:rPr>
                <w:rFonts w:ascii="CordiaUPC" w:hAnsi="CordiaUPC" w:cs="CordiaUPC"/>
                <w:sz w:val="26"/>
                <w:szCs w:val="26"/>
              </w:rPr>
            </w:pPr>
            <w:r w:rsidRPr="003E74D8">
              <w:rPr>
                <w:rFonts w:ascii="CordiaUPC" w:hAnsi="CordiaUPC" w:cs="CordiaUPC" w:hint="cs"/>
                <w:sz w:val="26"/>
                <w:szCs w:val="26"/>
              </w:rPr>
              <w:t>202</w:t>
            </w:r>
            <w:r>
              <w:rPr>
                <w:rFonts w:ascii="CordiaUPC" w:hAnsi="CordiaUPC" w:cs="CordiaUPC"/>
                <w:sz w:val="26"/>
                <w:szCs w:val="26"/>
              </w:rPr>
              <w:t>1</w:t>
            </w:r>
          </w:p>
        </w:tc>
        <w:tc>
          <w:tcPr>
            <w:tcW w:w="192" w:type="dxa"/>
          </w:tcPr>
          <w:p w14:paraId="3326D76D" w14:textId="77777777" w:rsidR="003F1F2A" w:rsidRPr="003E74D8" w:rsidRDefault="003F1F2A" w:rsidP="003F1F2A">
            <w:pPr>
              <w:spacing w:line="240" w:lineRule="exact"/>
              <w:jc w:val="center"/>
              <w:rPr>
                <w:rFonts w:ascii="CordiaUPC" w:hAnsi="CordiaUPC" w:cs="CordiaUPC"/>
                <w:sz w:val="26"/>
                <w:szCs w:val="26"/>
              </w:rPr>
            </w:pPr>
          </w:p>
        </w:tc>
        <w:tc>
          <w:tcPr>
            <w:tcW w:w="1061" w:type="dxa"/>
            <w:vAlign w:val="bottom"/>
          </w:tcPr>
          <w:p w14:paraId="74232F3C" w14:textId="70A84990" w:rsidR="003F1F2A" w:rsidRPr="003E74D8" w:rsidRDefault="003F1F2A" w:rsidP="003F1F2A">
            <w:pPr>
              <w:spacing w:line="240" w:lineRule="exact"/>
              <w:ind w:left="-102" w:right="-85"/>
              <w:jc w:val="center"/>
              <w:rPr>
                <w:rFonts w:ascii="CordiaUPC" w:hAnsi="CordiaUPC" w:cs="CordiaUPC"/>
                <w:sz w:val="26"/>
                <w:szCs w:val="26"/>
              </w:rPr>
            </w:pPr>
            <w:r w:rsidRPr="003E74D8">
              <w:rPr>
                <w:rFonts w:ascii="CordiaUPC" w:hAnsi="CordiaUPC" w:cs="CordiaUPC" w:hint="cs"/>
                <w:sz w:val="26"/>
                <w:szCs w:val="26"/>
              </w:rPr>
              <w:t>20</w:t>
            </w:r>
            <w:r>
              <w:rPr>
                <w:rFonts w:ascii="CordiaUPC" w:hAnsi="CordiaUPC" w:cs="CordiaUPC"/>
                <w:sz w:val="26"/>
                <w:szCs w:val="26"/>
              </w:rPr>
              <w:t>20</w:t>
            </w:r>
          </w:p>
        </w:tc>
      </w:tr>
      <w:tr w:rsidR="003F1F2A" w:rsidRPr="003E74D8" w14:paraId="6557C85D" w14:textId="77777777" w:rsidTr="00F73DFC">
        <w:trPr>
          <w:trHeight w:val="181"/>
        </w:trPr>
        <w:tc>
          <w:tcPr>
            <w:tcW w:w="3942" w:type="dxa"/>
          </w:tcPr>
          <w:p w14:paraId="024C7D41" w14:textId="77777777" w:rsidR="003F1F2A" w:rsidRPr="003E74D8" w:rsidRDefault="003F1F2A" w:rsidP="003F1F2A">
            <w:pPr>
              <w:spacing w:line="240" w:lineRule="exact"/>
              <w:rPr>
                <w:rFonts w:ascii="CordiaUPC" w:hAnsi="CordiaUPC" w:cs="CordiaUPC"/>
                <w:color w:val="000000"/>
                <w:sz w:val="26"/>
                <w:szCs w:val="26"/>
                <w:lang w:val="en-US"/>
              </w:rPr>
            </w:pPr>
          </w:p>
        </w:tc>
        <w:tc>
          <w:tcPr>
            <w:tcW w:w="722" w:type="dxa"/>
          </w:tcPr>
          <w:p w14:paraId="4B6DCB67" w14:textId="77777777" w:rsidR="003F1F2A" w:rsidRPr="003E74D8" w:rsidRDefault="003F1F2A" w:rsidP="003F1F2A">
            <w:pPr>
              <w:tabs>
                <w:tab w:val="decimal" w:pos="676"/>
              </w:tabs>
              <w:spacing w:line="240" w:lineRule="exact"/>
              <w:rPr>
                <w:rFonts w:ascii="CordiaUPC" w:hAnsi="CordiaUPC" w:cs="CordiaUPC"/>
                <w:sz w:val="26"/>
                <w:szCs w:val="26"/>
              </w:rPr>
            </w:pPr>
          </w:p>
        </w:tc>
        <w:tc>
          <w:tcPr>
            <w:tcW w:w="4678" w:type="dxa"/>
            <w:gridSpan w:val="7"/>
            <w:vAlign w:val="bottom"/>
          </w:tcPr>
          <w:p w14:paraId="4E210F61" w14:textId="77777777" w:rsidR="003F1F2A" w:rsidRPr="003E74D8" w:rsidRDefault="003F1F2A" w:rsidP="003F1F2A">
            <w:pPr>
              <w:tabs>
                <w:tab w:val="decimal" w:pos="676"/>
              </w:tabs>
              <w:spacing w:line="240" w:lineRule="exact"/>
              <w:jc w:val="center"/>
              <w:rPr>
                <w:rFonts w:ascii="CordiaUPC" w:hAnsi="CordiaUPC" w:cs="CordiaUPC"/>
                <w:sz w:val="26"/>
                <w:szCs w:val="26"/>
              </w:rPr>
            </w:pPr>
            <w:r w:rsidRPr="003E74D8">
              <w:rPr>
                <w:rFonts w:ascii="CordiaUPC" w:hAnsi="CordiaUPC" w:cs="CordiaUPC" w:hint="cs"/>
                <w:i/>
                <w:iCs/>
                <w:sz w:val="26"/>
                <w:szCs w:val="26"/>
              </w:rPr>
              <w:t>(in million Baht)</w:t>
            </w:r>
          </w:p>
        </w:tc>
      </w:tr>
      <w:tr w:rsidR="003F1F2A" w:rsidRPr="003E74D8" w14:paraId="43176B16" w14:textId="77777777" w:rsidTr="00F73DFC">
        <w:trPr>
          <w:trHeight w:val="181"/>
        </w:trPr>
        <w:tc>
          <w:tcPr>
            <w:tcW w:w="3942" w:type="dxa"/>
          </w:tcPr>
          <w:p w14:paraId="73AE869A" w14:textId="77777777" w:rsidR="003F1F2A" w:rsidRPr="003E74D8" w:rsidRDefault="003F1F2A" w:rsidP="00CA1658">
            <w:pPr>
              <w:spacing w:line="240" w:lineRule="exact"/>
              <w:ind w:left="296" w:hanging="296"/>
              <w:rPr>
                <w:rFonts w:ascii="CordiaUPC" w:hAnsi="CordiaUPC" w:cs="CordiaUPC"/>
                <w:color w:val="000000"/>
                <w:sz w:val="26"/>
                <w:szCs w:val="26"/>
                <w:lang w:val="en-US"/>
              </w:rPr>
            </w:pPr>
            <w:r w:rsidRPr="003E74D8">
              <w:rPr>
                <w:rFonts w:ascii="CordiaUPC" w:hAnsi="CordiaUPC" w:cs="CordiaUPC" w:hint="cs"/>
                <w:color w:val="000000"/>
                <w:sz w:val="26"/>
                <w:szCs w:val="26"/>
                <w:lang w:val="en-US"/>
              </w:rPr>
              <w:t>Assets foreclosed in settlement of debts</w:t>
            </w:r>
          </w:p>
          <w:p w14:paraId="096EB497" w14:textId="77777777" w:rsidR="003F1F2A" w:rsidRPr="003E74D8" w:rsidRDefault="003F1F2A" w:rsidP="00CA1658">
            <w:pPr>
              <w:tabs>
                <w:tab w:val="left" w:pos="2706"/>
              </w:tabs>
              <w:spacing w:line="240" w:lineRule="exact"/>
              <w:ind w:left="154"/>
              <w:rPr>
                <w:rFonts w:ascii="CordiaUPC" w:hAnsi="CordiaUPC" w:cs="CordiaUPC"/>
                <w:color w:val="000000"/>
                <w:sz w:val="26"/>
                <w:szCs w:val="26"/>
                <w:lang w:val="en-US"/>
              </w:rPr>
            </w:pPr>
            <w:r w:rsidRPr="003E74D8">
              <w:rPr>
                <w:rFonts w:ascii="CordiaUPC" w:hAnsi="CordiaUPC" w:cs="CordiaUPC" w:hint="cs"/>
                <w:color w:val="000000"/>
                <w:sz w:val="26"/>
                <w:szCs w:val="26"/>
                <w:lang w:val="en-US"/>
              </w:rPr>
              <w:t>Immovable assets</w:t>
            </w:r>
          </w:p>
        </w:tc>
        <w:tc>
          <w:tcPr>
            <w:tcW w:w="722" w:type="dxa"/>
          </w:tcPr>
          <w:p w14:paraId="7712B508" w14:textId="77777777" w:rsidR="003F1F2A" w:rsidRPr="003E74D8" w:rsidRDefault="003F1F2A" w:rsidP="003F1F2A">
            <w:pPr>
              <w:tabs>
                <w:tab w:val="decimal" w:pos="676"/>
              </w:tabs>
              <w:spacing w:line="240" w:lineRule="exact"/>
              <w:rPr>
                <w:rFonts w:ascii="CordiaUPC" w:hAnsi="CordiaUPC" w:cs="CordiaUPC"/>
                <w:sz w:val="26"/>
                <w:szCs w:val="26"/>
              </w:rPr>
            </w:pPr>
          </w:p>
        </w:tc>
        <w:tc>
          <w:tcPr>
            <w:tcW w:w="995" w:type="dxa"/>
            <w:vAlign w:val="bottom"/>
          </w:tcPr>
          <w:p w14:paraId="23B7EC3E"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92" w:type="dxa"/>
          </w:tcPr>
          <w:p w14:paraId="61EED592"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068" w:type="dxa"/>
            <w:vAlign w:val="bottom"/>
          </w:tcPr>
          <w:p w14:paraId="22843415"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92" w:type="dxa"/>
          </w:tcPr>
          <w:p w14:paraId="44CECEA3" w14:textId="77777777" w:rsidR="003F1F2A" w:rsidRPr="003E74D8" w:rsidRDefault="003F1F2A" w:rsidP="003F1F2A">
            <w:pPr>
              <w:tabs>
                <w:tab w:val="decimal" w:pos="676"/>
              </w:tabs>
              <w:spacing w:line="240" w:lineRule="exact"/>
              <w:rPr>
                <w:rFonts w:ascii="CordiaUPC" w:hAnsi="CordiaUPC" w:cs="CordiaUPC"/>
                <w:sz w:val="26"/>
                <w:szCs w:val="26"/>
              </w:rPr>
            </w:pPr>
          </w:p>
        </w:tc>
        <w:tc>
          <w:tcPr>
            <w:tcW w:w="978" w:type="dxa"/>
            <w:vAlign w:val="bottom"/>
          </w:tcPr>
          <w:p w14:paraId="4CDA2838"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92" w:type="dxa"/>
          </w:tcPr>
          <w:p w14:paraId="6845C07C" w14:textId="77777777" w:rsidR="003F1F2A" w:rsidRPr="003E74D8" w:rsidRDefault="003F1F2A" w:rsidP="003F1F2A">
            <w:pPr>
              <w:tabs>
                <w:tab w:val="decimal" w:pos="676"/>
              </w:tabs>
              <w:spacing w:line="240" w:lineRule="exact"/>
              <w:rPr>
                <w:rFonts w:ascii="CordiaUPC" w:hAnsi="CordiaUPC" w:cs="CordiaUPC"/>
                <w:sz w:val="26"/>
                <w:szCs w:val="26"/>
              </w:rPr>
            </w:pPr>
          </w:p>
        </w:tc>
        <w:tc>
          <w:tcPr>
            <w:tcW w:w="1061" w:type="dxa"/>
            <w:vAlign w:val="bottom"/>
          </w:tcPr>
          <w:p w14:paraId="56F65493" w14:textId="77777777" w:rsidR="003F1F2A" w:rsidRPr="003E74D8" w:rsidRDefault="003F1F2A" w:rsidP="003F1F2A">
            <w:pPr>
              <w:tabs>
                <w:tab w:val="decimal" w:pos="676"/>
              </w:tabs>
              <w:spacing w:line="240" w:lineRule="exact"/>
              <w:rPr>
                <w:rFonts w:ascii="CordiaUPC" w:hAnsi="CordiaUPC" w:cs="CordiaUPC"/>
                <w:sz w:val="26"/>
                <w:szCs w:val="26"/>
              </w:rPr>
            </w:pPr>
          </w:p>
        </w:tc>
      </w:tr>
      <w:tr w:rsidR="00AA622A" w:rsidRPr="003E74D8" w14:paraId="487B4E0A" w14:textId="77777777" w:rsidTr="00AB4DAC">
        <w:trPr>
          <w:trHeight w:val="181"/>
        </w:trPr>
        <w:tc>
          <w:tcPr>
            <w:tcW w:w="3942" w:type="dxa"/>
          </w:tcPr>
          <w:p w14:paraId="7474031B" w14:textId="77777777" w:rsidR="00AA622A" w:rsidRPr="003E74D8" w:rsidRDefault="00AA622A" w:rsidP="00AA622A">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xml:space="preserve">-  Appraised by external appraisers                                             </w:t>
            </w:r>
          </w:p>
        </w:tc>
        <w:tc>
          <w:tcPr>
            <w:tcW w:w="722" w:type="dxa"/>
          </w:tcPr>
          <w:p w14:paraId="21A81407" w14:textId="77777777" w:rsidR="00AA622A" w:rsidRPr="003E74D8" w:rsidRDefault="00AA622A" w:rsidP="00AA622A">
            <w:pPr>
              <w:tabs>
                <w:tab w:val="decimal" w:pos="676"/>
              </w:tabs>
              <w:spacing w:line="240" w:lineRule="exact"/>
              <w:rPr>
                <w:rFonts w:ascii="CordiaUPC" w:hAnsi="CordiaUPC" w:cs="CordiaUPC"/>
                <w:sz w:val="26"/>
                <w:szCs w:val="26"/>
              </w:rPr>
            </w:pPr>
          </w:p>
        </w:tc>
        <w:tc>
          <w:tcPr>
            <w:tcW w:w="995" w:type="dxa"/>
          </w:tcPr>
          <w:p w14:paraId="481515B4" w14:textId="0CB6B111" w:rsidR="00AA622A" w:rsidRPr="003E74D8" w:rsidRDefault="00AC6856" w:rsidP="00AA622A">
            <w:pPr>
              <w:tabs>
                <w:tab w:val="decimal" w:pos="724"/>
              </w:tabs>
              <w:spacing w:line="240" w:lineRule="exact"/>
              <w:rPr>
                <w:rFonts w:ascii="CordiaUPC" w:hAnsi="CordiaUPC" w:cs="CordiaUPC"/>
                <w:sz w:val="26"/>
                <w:szCs w:val="26"/>
              </w:rPr>
            </w:pPr>
            <w:r>
              <w:rPr>
                <w:rFonts w:ascii="CordiaUPC" w:hAnsi="CordiaUPC" w:cs="CordiaUPC"/>
                <w:sz w:val="26"/>
                <w:szCs w:val="26"/>
              </w:rPr>
              <w:t>3,603</w:t>
            </w:r>
          </w:p>
        </w:tc>
        <w:tc>
          <w:tcPr>
            <w:tcW w:w="192" w:type="dxa"/>
          </w:tcPr>
          <w:p w14:paraId="6BEE66F7" w14:textId="77777777" w:rsidR="00AA622A" w:rsidRPr="003E74D8" w:rsidRDefault="00AA622A" w:rsidP="00AA622A">
            <w:pPr>
              <w:tabs>
                <w:tab w:val="decimal" w:pos="676"/>
              </w:tabs>
              <w:spacing w:line="240" w:lineRule="exact"/>
              <w:rPr>
                <w:rFonts w:ascii="CordiaUPC" w:hAnsi="CordiaUPC" w:cs="CordiaUPC"/>
                <w:sz w:val="26"/>
                <w:szCs w:val="26"/>
              </w:rPr>
            </w:pPr>
          </w:p>
        </w:tc>
        <w:tc>
          <w:tcPr>
            <w:tcW w:w="1068" w:type="dxa"/>
          </w:tcPr>
          <w:p w14:paraId="33F103FF" w14:textId="0280BD12" w:rsidR="00AA622A" w:rsidRPr="003E74D8" w:rsidRDefault="00AA622A" w:rsidP="00AA622A">
            <w:pPr>
              <w:tabs>
                <w:tab w:val="decimal" w:pos="888"/>
              </w:tabs>
              <w:spacing w:line="240" w:lineRule="exact"/>
              <w:rPr>
                <w:rFonts w:ascii="CordiaUPC" w:hAnsi="CordiaUPC" w:cs="CordiaUPC"/>
                <w:sz w:val="26"/>
                <w:szCs w:val="26"/>
              </w:rPr>
            </w:pPr>
            <w:r>
              <w:rPr>
                <w:rFonts w:ascii="CordiaUPC" w:eastAsia="Times New Roman" w:hAnsi="CordiaUPC" w:cs="CordiaUPC"/>
                <w:sz w:val="26"/>
                <w:szCs w:val="26"/>
              </w:rPr>
              <w:t>3,649</w:t>
            </w:r>
          </w:p>
        </w:tc>
        <w:tc>
          <w:tcPr>
            <w:tcW w:w="192" w:type="dxa"/>
          </w:tcPr>
          <w:p w14:paraId="403327A0" w14:textId="77777777" w:rsidR="00AA622A" w:rsidRPr="003E74D8" w:rsidRDefault="00AA622A" w:rsidP="00AA622A">
            <w:pPr>
              <w:tabs>
                <w:tab w:val="decimal" w:pos="676"/>
              </w:tabs>
              <w:spacing w:line="240" w:lineRule="exact"/>
              <w:rPr>
                <w:rFonts w:ascii="CordiaUPC" w:hAnsi="CordiaUPC" w:cs="CordiaUPC"/>
                <w:sz w:val="26"/>
                <w:szCs w:val="26"/>
              </w:rPr>
            </w:pPr>
          </w:p>
        </w:tc>
        <w:tc>
          <w:tcPr>
            <w:tcW w:w="978" w:type="dxa"/>
          </w:tcPr>
          <w:p w14:paraId="058404BD" w14:textId="533D4E6E" w:rsidR="00AA622A" w:rsidRPr="003E74D8" w:rsidRDefault="00AA622A" w:rsidP="00AA622A">
            <w:pPr>
              <w:tabs>
                <w:tab w:val="decimal" w:pos="676"/>
              </w:tabs>
              <w:spacing w:line="240" w:lineRule="exact"/>
              <w:rPr>
                <w:rFonts w:ascii="CordiaUPC" w:hAnsi="CordiaUPC" w:cs="CordiaUPC"/>
                <w:sz w:val="26"/>
                <w:szCs w:val="26"/>
              </w:rPr>
            </w:pPr>
            <w:r>
              <w:rPr>
                <w:rFonts w:ascii="CordiaUPC" w:eastAsia="Times New Roman" w:hAnsi="CordiaUPC" w:cs="CordiaUPC"/>
                <w:sz w:val="26"/>
                <w:szCs w:val="26"/>
              </w:rPr>
              <w:t>2,220</w:t>
            </w:r>
          </w:p>
        </w:tc>
        <w:tc>
          <w:tcPr>
            <w:tcW w:w="192" w:type="dxa"/>
          </w:tcPr>
          <w:p w14:paraId="34B67172" w14:textId="77777777" w:rsidR="00AA622A" w:rsidRPr="003E74D8" w:rsidRDefault="00AA622A" w:rsidP="00AA622A">
            <w:pPr>
              <w:tabs>
                <w:tab w:val="decimal" w:pos="676"/>
              </w:tabs>
              <w:spacing w:line="240" w:lineRule="exact"/>
              <w:rPr>
                <w:rFonts w:ascii="CordiaUPC" w:hAnsi="CordiaUPC" w:cs="CordiaUPC"/>
                <w:sz w:val="26"/>
                <w:szCs w:val="26"/>
              </w:rPr>
            </w:pPr>
          </w:p>
        </w:tc>
        <w:tc>
          <w:tcPr>
            <w:tcW w:w="1061" w:type="dxa"/>
          </w:tcPr>
          <w:p w14:paraId="562AF163" w14:textId="4BFC620E" w:rsidR="00AA622A" w:rsidRPr="003E74D8" w:rsidRDefault="00AA622A" w:rsidP="00AA622A">
            <w:pPr>
              <w:tabs>
                <w:tab w:val="decimal" w:pos="887"/>
              </w:tabs>
              <w:spacing w:line="240" w:lineRule="exact"/>
              <w:rPr>
                <w:rFonts w:ascii="CordiaUPC" w:hAnsi="CordiaUPC" w:cs="CordiaUPC"/>
                <w:sz w:val="26"/>
                <w:szCs w:val="26"/>
              </w:rPr>
            </w:pPr>
            <w:r>
              <w:rPr>
                <w:rFonts w:ascii="CordiaUPC" w:eastAsia="Times New Roman" w:hAnsi="CordiaUPC" w:cs="CordiaUPC"/>
                <w:sz w:val="26"/>
                <w:szCs w:val="26"/>
              </w:rPr>
              <w:t>2,301</w:t>
            </w:r>
          </w:p>
        </w:tc>
      </w:tr>
      <w:tr w:rsidR="00AA622A" w:rsidRPr="003E74D8" w14:paraId="2658BCBE" w14:textId="77777777" w:rsidTr="00AB4DAC">
        <w:trPr>
          <w:trHeight w:val="181"/>
        </w:trPr>
        <w:tc>
          <w:tcPr>
            <w:tcW w:w="3942" w:type="dxa"/>
          </w:tcPr>
          <w:p w14:paraId="3D6D9EC3" w14:textId="77777777" w:rsidR="00AA622A" w:rsidRPr="003E74D8" w:rsidRDefault="00AA622A" w:rsidP="00AA622A">
            <w:pPr>
              <w:spacing w:line="240" w:lineRule="exact"/>
              <w:rPr>
                <w:rFonts w:ascii="CordiaUPC" w:hAnsi="CordiaUPC" w:cs="CordiaUPC"/>
                <w:color w:val="000000"/>
                <w:sz w:val="26"/>
                <w:szCs w:val="26"/>
                <w:lang w:val="en-US"/>
              </w:rPr>
            </w:pPr>
            <w:r w:rsidRPr="003E74D8">
              <w:rPr>
                <w:rFonts w:ascii="CordiaUPC" w:hAnsi="CordiaUPC" w:cs="CordiaUPC" w:hint="cs"/>
                <w:color w:val="000000"/>
                <w:sz w:val="26"/>
                <w:szCs w:val="26"/>
                <w:lang w:val="en-US"/>
              </w:rPr>
              <w:t>-  Appraised by internal appraisers</w:t>
            </w:r>
          </w:p>
        </w:tc>
        <w:tc>
          <w:tcPr>
            <w:tcW w:w="722" w:type="dxa"/>
          </w:tcPr>
          <w:p w14:paraId="31708378" w14:textId="77777777" w:rsidR="00AA622A" w:rsidRPr="003E74D8" w:rsidRDefault="00AA622A" w:rsidP="00AA622A">
            <w:pPr>
              <w:tabs>
                <w:tab w:val="decimal" w:pos="676"/>
              </w:tabs>
              <w:spacing w:line="240" w:lineRule="exact"/>
              <w:rPr>
                <w:rFonts w:ascii="CordiaUPC" w:hAnsi="CordiaUPC" w:cs="CordiaUPC"/>
                <w:sz w:val="26"/>
                <w:szCs w:val="26"/>
              </w:rPr>
            </w:pPr>
          </w:p>
        </w:tc>
        <w:tc>
          <w:tcPr>
            <w:tcW w:w="995" w:type="dxa"/>
            <w:tcBorders>
              <w:bottom w:val="single" w:sz="4" w:space="0" w:color="auto"/>
            </w:tcBorders>
          </w:tcPr>
          <w:p w14:paraId="44706A43" w14:textId="57B39FE8" w:rsidR="00AA622A" w:rsidRPr="003E74D8" w:rsidRDefault="00AC6856" w:rsidP="00AA622A">
            <w:pPr>
              <w:tabs>
                <w:tab w:val="decimal" w:pos="724"/>
              </w:tabs>
              <w:spacing w:line="240" w:lineRule="exact"/>
              <w:rPr>
                <w:rFonts w:ascii="CordiaUPC" w:hAnsi="CordiaUPC" w:cs="CordiaUPC"/>
                <w:sz w:val="26"/>
                <w:szCs w:val="26"/>
                <w:lang w:bidi="th-TH"/>
              </w:rPr>
            </w:pPr>
            <w:r>
              <w:rPr>
                <w:rFonts w:ascii="CordiaUPC" w:hAnsi="CordiaUPC" w:cs="CordiaUPC"/>
                <w:sz w:val="26"/>
                <w:szCs w:val="26"/>
                <w:lang w:bidi="th-TH"/>
              </w:rPr>
              <w:t>-</w:t>
            </w:r>
          </w:p>
        </w:tc>
        <w:tc>
          <w:tcPr>
            <w:tcW w:w="192" w:type="dxa"/>
          </w:tcPr>
          <w:p w14:paraId="27A953C0" w14:textId="77777777" w:rsidR="00AA622A" w:rsidRPr="003E74D8" w:rsidRDefault="00AA622A" w:rsidP="00AA622A">
            <w:pPr>
              <w:tabs>
                <w:tab w:val="decimal" w:pos="676"/>
              </w:tabs>
              <w:spacing w:line="240" w:lineRule="exact"/>
              <w:rPr>
                <w:rFonts w:ascii="CordiaUPC" w:hAnsi="CordiaUPC" w:cs="CordiaUPC"/>
                <w:sz w:val="26"/>
                <w:szCs w:val="26"/>
              </w:rPr>
            </w:pPr>
          </w:p>
        </w:tc>
        <w:tc>
          <w:tcPr>
            <w:tcW w:w="1068" w:type="dxa"/>
            <w:tcBorders>
              <w:bottom w:val="single" w:sz="4" w:space="0" w:color="auto"/>
            </w:tcBorders>
          </w:tcPr>
          <w:p w14:paraId="25FEA433" w14:textId="3FFC2BE5" w:rsidR="00AA622A" w:rsidRPr="003E74D8" w:rsidRDefault="00AA622A" w:rsidP="00AA622A">
            <w:pPr>
              <w:tabs>
                <w:tab w:val="decimal" w:pos="888"/>
              </w:tabs>
              <w:spacing w:line="240" w:lineRule="exact"/>
              <w:rPr>
                <w:rFonts w:ascii="CordiaUPC" w:hAnsi="CordiaUPC" w:cs="CordiaUPC"/>
                <w:sz w:val="26"/>
                <w:szCs w:val="26"/>
                <w:lang w:bidi="th-TH"/>
              </w:rPr>
            </w:pPr>
            <w:r>
              <w:rPr>
                <w:rFonts w:ascii="CordiaUPC" w:eastAsia="Times New Roman" w:hAnsi="CordiaUPC" w:cs="CordiaUPC"/>
                <w:sz w:val="26"/>
                <w:szCs w:val="26"/>
              </w:rPr>
              <w:t>71</w:t>
            </w:r>
          </w:p>
        </w:tc>
        <w:tc>
          <w:tcPr>
            <w:tcW w:w="192" w:type="dxa"/>
          </w:tcPr>
          <w:p w14:paraId="34EDFBE4" w14:textId="77777777" w:rsidR="00AA622A" w:rsidRPr="003E74D8" w:rsidRDefault="00AA622A" w:rsidP="00AA622A">
            <w:pPr>
              <w:tabs>
                <w:tab w:val="decimal" w:pos="676"/>
              </w:tabs>
              <w:spacing w:line="240" w:lineRule="exact"/>
              <w:rPr>
                <w:rFonts w:ascii="CordiaUPC" w:hAnsi="CordiaUPC" w:cs="CordiaUPC"/>
                <w:sz w:val="26"/>
                <w:szCs w:val="26"/>
              </w:rPr>
            </w:pPr>
          </w:p>
        </w:tc>
        <w:tc>
          <w:tcPr>
            <w:tcW w:w="978" w:type="dxa"/>
            <w:tcBorders>
              <w:bottom w:val="single" w:sz="4" w:space="0" w:color="auto"/>
            </w:tcBorders>
          </w:tcPr>
          <w:p w14:paraId="28E5189F" w14:textId="1E3DF3C0" w:rsidR="00AA622A" w:rsidRPr="003E74D8" w:rsidRDefault="00AA622A" w:rsidP="00AA622A">
            <w:pPr>
              <w:tabs>
                <w:tab w:val="decimal" w:pos="676"/>
              </w:tabs>
              <w:spacing w:line="240" w:lineRule="exact"/>
              <w:rPr>
                <w:rFonts w:ascii="CordiaUPC" w:hAnsi="CordiaUPC" w:cs="CordiaUPC"/>
                <w:sz w:val="26"/>
                <w:szCs w:val="26"/>
              </w:rPr>
            </w:pPr>
            <w:r>
              <w:rPr>
                <w:rFonts w:ascii="CordiaUPC" w:eastAsia="Times New Roman" w:hAnsi="CordiaUPC" w:cs="CordiaUPC"/>
                <w:sz w:val="26"/>
                <w:szCs w:val="26"/>
              </w:rPr>
              <w:t>-</w:t>
            </w:r>
          </w:p>
        </w:tc>
        <w:tc>
          <w:tcPr>
            <w:tcW w:w="192" w:type="dxa"/>
          </w:tcPr>
          <w:p w14:paraId="77EE477A" w14:textId="77777777" w:rsidR="00AA622A" w:rsidRPr="003E74D8" w:rsidRDefault="00AA622A" w:rsidP="00AA622A">
            <w:pPr>
              <w:tabs>
                <w:tab w:val="decimal" w:pos="676"/>
              </w:tabs>
              <w:spacing w:line="240" w:lineRule="exact"/>
              <w:rPr>
                <w:rFonts w:ascii="CordiaUPC" w:hAnsi="CordiaUPC" w:cs="CordiaUPC"/>
                <w:sz w:val="26"/>
                <w:szCs w:val="26"/>
              </w:rPr>
            </w:pPr>
          </w:p>
        </w:tc>
        <w:tc>
          <w:tcPr>
            <w:tcW w:w="1061" w:type="dxa"/>
            <w:tcBorders>
              <w:bottom w:val="single" w:sz="4" w:space="0" w:color="auto"/>
            </w:tcBorders>
          </w:tcPr>
          <w:p w14:paraId="0B390A9C" w14:textId="4499DFEC" w:rsidR="00AA622A" w:rsidRPr="003E74D8" w:rsidRDefault="00AA622A" w:rsidP="00AA622A">
            <w:pPr>
              <w:tabs>
                <w:tab w:val="decimal" w:pos="887"/>
              </w:tabs>
              <w:spacing w:line="240" w:lineRule="exact"/>
              <w:rPr>
                <w:rFonts w:ascii="CordiaUPC" w:hAnsi="CordiaUPC" w:cs="CordiaUPC"/>
                <w:sz w:val="26"/>
                <w:szCs w:val="26"/>
              </w:rPr>
            </w:pPr>
            <w:r>
              <w:rPr>
                <w:rFonts w:ascii="CordiaUPC" w:eastAsia="Times New Roman" w:hAnsi="CordiaUPC" w:cs="CordiaUPC"/>
                <w:sz w:val="26"/>
                <w:szCs w:val="26"/>
              </w:rPr>
              <w:t>71</w:t>
            </w:r>
          </w:p>
        </w:tc>
      </w:tr>
      <w:tr w:rsidR="00AA622A" w:rsidRPr="003E74D8" w14:paraId="5E88EDDE" w14:textId="77777777" w:rsidTr="00AB4DAC">
        <w:trPr>
          <w:trHeight w:val="181"/>
        </w:trPr>
        <w:tc>
          <w:tcPr>
            <w:tcW w:w="3942" w:type="dxa"/>
          </w:tcPr>
          <w:p w14:paraId="354D9619" w14:textId="77777777" w:rsidR="00AA622A" w:rsidRPr="003E74D8" w:rsidRDefault="00AA622A" w:rsidP="00AA622A">
            <w:pPr>
              <w:spacing w:line="240" w:lineRule="exact"/>
              <w:rPr>
                <w:rFonts w:ascii="CordiaUPC" w:hAnsi="CordiaUPC" w:cs="CordiaUPC"/>
                <w:b/>
                <w:bCs/>
                <w:color w:val="000000"/>
                <w:sz w:val="26"/>
                <w:szCs w:val="26"/>
                <w:lang w:val="en-US"/>
              </w:rPr>
            </w:pPr>
            <w:r w:rsidRPr="003E74D8">
              <w:rPr>
                <w:rFonts w:ascii="CordiaUPC" w:hAnsi="CordiaUPC" w:cs="CordiaUPC" w:hint="cs"/>
                <w:b/>
                <w:bCs/>
                <w:color w:val="000000"/>
                <w:sz w:val="26"/>
                <w:szCs w:val="26"/>
                <w:lang w:val="en-US"/>
              </w:rPr>
              <w:t>Total</w:t>
            </w:r>
          </w:p>
        </w:tc>
        <w:tc>
          <w:tcPr>
            <w:tcW w:w="722" w:type="dxa"/>
          </w:tcPr>
          <w:p w14:paraId="7C840516" w14:textId="77777777" w:rsidR="00AA622A" w:rsidRPr="003E74D8" w:rsidRDefault="00AA622A" w:rsidP="00AA622A">
            <w:pPr>
              <w:tabs>
                <w:tab w:val="decimal" w:pos="676"/>
              </w:tabs>
              <w:spacing w:line="240" w:lineRule="exact"/>
              <w:rPr>
                <w:rFonts w:ascii="CordiaUPC" w:hAnsi="CordiaUPC" w:cs="CordiaUPC"/>
                <w:b/>
                <w:bCs/>
                <w:sz w:val="26"/>
                <w:szCs w:val="26"/>
              </w:rPr>
            </w:pPr>
          </w:p>
        </w:tc>
        <w:tc>
          <w:tcPr>
            <w:tcW w:w="995" w:type="dxa"/>
            <w:tcBorders>
              <w:top w:val="single" w:sz="4" w:space="0" w:color="auto"/>
              <w:bottom w:val="double" w:sz="4" w:space="0" w:color="auto"/>
            </w:tcBorders>
          </w:tcPr>
          <w:p w14:paraId="6FC40C2F" w14:textId="190AFA91" w:rsidR="00AA622A" w:rsidRPr="003E74D8" w:rsidRDefault="00AC6856" w:rsidP="00AA622A">
            <w:pPr>
              <w:tabs>
                <w:tab w:val="decimal" w:pos="724"/>
              </w:tabs>
              <w:spacing w:line="240" w:lineRule="exact"/>
              <w:rPr>
                <w:rFonts w:ascii="CordiaUPC" w:hAnsi="CordiaUPC" w:cs="CordiaUPC"/>
                <w:b/>
                <w:bCs/>
                <w:sz w:val="26"/>
                <w:szCs w:val="26"/>
                <w:lang w:bidi="th-TH"/>
              </w:rPr>
            </w:pPr>
            <w:r>
              <w:rPr>
                <w:rFonts w:ascii="CordiaUPC" w:hAnsi="CordiaUPC" w:cs="CordiaUPC"/>
                <w:b/>
                <w:bCs/>
                <w:sz w:val="26"/>
                <w:szCs w:val="26"/>
                <w:lang w:bidi="th-TH"/>
              </w:rPr>
              <w:t>3,603</w:t>
            </w:r>
          </w:p>
        </w:tc>
        <w:tc>
          <w:tcPr>
            <w:tcW w:w="192" w:type="dxa"/>
          </w:tcPr>
          <w:p w14:paraId="4F145631" w14:textId="77777777" w:rsidR="00AA622A" w:rsidRPr="003E74D8" w:rsidRDefault="00AA622A" w:rsidP="00AA622A">
            <w:pPr>
              <w:tabs>
                <w:tab w:val="decimal" w:pos="676"/>
              </w:tabs>
              <w:spacing w:line="24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76194B90" w:rsidR="00AA622A" w:rsidRPr="003E74D8" w:rsidRDefault="00AA622A" w:rsidP="00AA622A">
            <w:pPr>
              <w:tabs>
                <w:tab w:val="decimal" w:pos="888"/>
              </w:tabs>
              <w:spacing w:line="240" w:lineRule="exact"/>
              <w:rPr>
                <w:rFonts w:ascii="CordiaUPC" w:hAnsi="CordiaUPC" w:cs="CordiaUPC"/>
                <w:b/>
                <w:bCs/>
                <w:sz w:val="26"/>
                <w:szCs w:val="26"/>
                <w:lang w:bidi="th-TH"/>
              </w:rPr>
            </w:pPr>
            <w:r>
              <w:rPr>
                <w:rFonts w:ascii="CordiaUPC" w:eastAsia="Times New Roman" w:hAnsi="CordiaUPC" w:cs="CordiaUPC"/>
                <w:b/>
                <w:bCs/>
                <w:sz w:val="26"/>
                <w:szCs w:val="26"/>
              </w:rPr>
              <w:t>3,720</w:t>
            </w:r>
          </w:p>
        </w:tc>
        <w:tc>
          <w:tcPr>
            <w:tcW w:w="192" w:type="dxa"/>
          </w:tcPr>
          <w:p w14:paraId="375E9F6C" w14:textId="77777777" w:rsidR="00AA622A" w:rsidRPr="003E74D8" w:rsidRDefault="00AA622A" w:rsidP="00AA622A">
            <w:pPr>
              <w:tabs>
                <w:tab w:val="decimal" w:pos="676"/>
              </w:tabs>
              <w:spacing w:line="240" w:lineRule="exact"/>
              <w:rPr>
                <w:rFonts w:ascii="CordiaUPC" w:hAnsi="CordiaUPC" w:cs="CordiaUPC"/>
                <w:b/>
                <w:bCs/>
                <w:sz w:val="26"/>
                <w:szCs w:val="26"/>
              </w:rPr>
            </w:pPr>
          </w:p>
        </w:tc>
        <w:tc>
          <w:tcPr>
            <w:tcW w:w="978" w:type="dxa"/>
            <w:tcBorders>
              <w:top w:val="single" w:sz="4" w:space="0" w:color="auto"/>
              <w:bottom w:val="double" w:sz="4" w:space="0" w:color="auto"/>
            </w:tcBorders>
          </w:tcPr>
          <w:p w14:paraId="4416B3A6" w14:textId="596848A0" w:rsidR="00AA622A" w:rsidRPr="00AA622A" w:rsidRDefault="00AA622A" w:rsidP="00AA622A">
            <w:pPr>
              <w:tabs>
                <w:tab w:val="decimal" w:pos="676"/>
              </w:tabs>
              <w:spacing w:line="240" w:lineRule="exact"/>
              <w:rPr>
                <w:rFonts w:ascii="CordiaUPC" w:hAnsi="CordiaUPC" w:cs="CordiaUPC"/>
                <w:b/>
                <w:bCs/>
                <w:sz w:val="26"/>
                <w:szCs w:val="26"/>
                <w:lang w:val="en-US" w:bidi="th-TH"/>
              </w:rPr>
            </w:pPr>
            <w:r>
              <w:rPr>
                <w:rFonts w:ascii="CordiaUPC" w:eastAsia="Times New Roman" w:hAnsi="CordiaUPC" w:cs="CordiaUPC"/>
                <w:b/>
                <w:bCs/>
                <w:sz w:val="26"/>
                <w:szCs w:val="26"/>
              </w:rPr>
              <w:t>2,</w:t>
            </w:r>
            <w:r>
              <w:rPr>
                <w:rFonts w:ascii="CordiaUPC" w:eastAsia="Times New Roman" w:hAnsi="CordiaUPC" w:cs="CordiaUPC"/>
                <w:b/>
                <w:bCs/>
                <w:sz w:val="26"/>
                <w:szCs w:val="26"/>
                <w:lang w:val="en-US" w:bidi="th-TH"/>
              </w:rPr>
              <w:t>220</w:t>
            </w:r>
          </w:p>
        </w:tc>
        <w:tc>
          <w:tcPr>
            <w:tcW w:w="192" w:type="dxa"/>
          </w:tcPr>
          <w:p w14:paraId="35F6B0BC" w14:textId="77777777" w:rsidR="00AA622A" w:rsidRPr="003E74D8" w:rsidRDefault="00AA622A" w:rsidP="00AA622A">
            <w:pPr>
              <w:tabs>
                <w:tab w:val="decimal" w:pos="676"/>
              </w:tabs>
              <w:spacing w:line="240" w:lineRule="exact"/>
              <w:rPr>
                <w:rFonts w:ascii="CordiaUPC" w:hAnsi="CordiaUPC" w:cs="CordiaUPC"/>
                <w:b/>
                <w:bCs/>
                <w:sz w:val="26"/>
                <w:szCs w:val="26"/>
              </w:rPr>
            </w:pPr>
          </w:p>
        </w:tc>
        <w:tc>
          <w:tcPr>
            <w:tcW w:w="1061" w:type="dxa"/>
            <w:tcBorders>
              <w:top w:val="single" w:sz="4" w:space="0" w:color="auto"/>
              <w:bottom w:val="double" w:sz="4" w:space="0" w:color="auto"/>
            </w:tcBorders>
          </w:tcPr>
          <w:p w14:paraId="53E6F66F" w14:textId="7C356035" w:rsidR="00AA622A" w:rsidRPr="003E74D8" w:rsidRDefault="00AA622A" w:rsidP="00AA622A">
            <w:pPr>
              <w:tabs>
                <w:tab w:val="decimal" w:pos="887"/>
              </w:tabs>
              <w:spacing w:line="240" w:lineRule="exact"/>
              <w:rPr>
                <w:rFonts w:ascii="CordiaUPC" w:hAnsi="CordiaUPC" w:cs="CordiaUPC"/>
                <w:b/>
                <w:bCs/>
                <w:sz w:val="26"/>
                <w:szCs w:val="26"/>
              </w:rPr>
            </w:pPr>
            <w:r>
              <w:rPr>
                <w:rFonts w:ascii="CordiaUPC" w:eastAsia="Times New Roman" w:hAnsi="CordiaUPC" w:cs="CordiaUPC"/>
                <w:b/>
                <w:bCs/>
                <w:sz w:val="26"/>
                <w:szCs w:val="26"/>
              </w:rPr>
              <w:t>2,372</w:t>
            </w:r>
          </w:p>
        </w:tc>
      </w:tr>
    </w:tbl>
    <w:p w14:paraId="461A4CEB" w14:textId="77777777" w:rsidR="00063CF6" w:rsidRPr="005C619D" w:rsidRDefault="00063CF6" w:rsidP="00BF5E27">
      <w:pPr>
        <w:pStyle w:val="index"/>
        <w:tabs>
          <w:tab w:val="decimal" w:pos="680"/>
          <w:tab w:val="decimal" w:pos="710"/>
          <w:tab w:val="decimal" w:pos="991"/>
          <w:tab w:val="decimal" w:pos="1055"/>
        </w:tabs>
        <w:spacing w:after="0" w:line="240" w:lineRule="exact"/>
        <w:ind w:left="540" w:right="112"/>
        <w:jc w:val="right"/>
        <w:rPr>
          <w:rFonts w:cs="Times New Roman"/>
        </w:rPr>
        <w:sectPr w:rsidR="00063CF6" w:rsidRPr="005C619D" w:rsidSect="00A87B8D">
          <w:headerReference w:type="default" r:id="rId10"/>
          <w:footerReference w:type="default" r:id="rId11"/>
          <w:pgSz w:w="11907" w:h="16840"/>
          <w:pgMar w:top="691" w:right="1152" w:bottom="576" w:left="1152" w:header="720" w:footer="720" w:gutter="0"/>
          <w:cols w:space="720"/>
          <w:docGrid w:linePitch="299"/>
        </w:sectPr>
      </w:pPr>
    </w:p>
    <w:p w14:paraId="7A05A317" w14:textId="1BDADD97" w:rsidR="000C1BAF" w:rsidRPr="003E74D8" w:rsidRDefault="000959D7" w:rsidP="00AD03FD">
      <w:pPr>
        <w:pStyle w:val="Heading1"/>
        <w:numPr>
          <w:ilvl w:val="0"/>
          <w:numId w:val="0"/>
        </w:numPr>
        <w:spacing w:before="0" w:after="0" w:line="240" w:lineRule="atLeast"/>
        <w:ind w:left="540" w:hanging="540"/>
        <w:rPr>
          <w:rFonts w:ascii="CordiaUPC" w:hAnsi="CordiaUPC" w:cs="CordiaUPC"/>
          <w:i w:val="0"/>
          <w:iCs/>
          <w:sz w:val="28"/>
          <w:szCs w:val="28"/>
        </w:rPr>
      </w:pPr>
      <w:r w:rsidRPr="003E74D8">
        <w:rPr>
          <w:rFonts w:ascii="CordiaUPC" w:hAnsi="CordiaUPC" w:cs="CordiaUPC" w:hint="cs"/>
          <w:i w:val="0"/>
          <w:iCs/>
          <w:sz w:val="28"/>
          <w:szCs w:val="28"/>
        </w:rPr>
        <w:t>1</w:t>
      </w:r>
      <w:r w:rsidR="005A67D5">
        <w:rPr>
          <w:rFonts w:ascii="CordiaUPC" w:hAnsi="CordiaUPC" w:cs="CordiaUPC"/>
          <w:i w:val="0"/>
          <w:iCs/>
          <w:sz w:val="28"/>
          <w:szCs w:val="28"/>
        </w:rPr>
        <w:t>7</w:t>
      </w:r>
      <w:r w:rsidR="00AD03FD" w:rsidRPr="003E74D8">
        <w:rPr>
          <w:rFonts w:ascii="CordiaUPC" w:hAnsi="CordiaUPC" w:cs="CordiaUPC" w:hint="cs"/>
          <w:i w:val="0"/>
          <w:iCs/>
          <w:sz w:val="28"/>
          <w:szCs w:val="28"/>
        </w:rPr>
        <w:tab/>
      </w:r>
      <w:r w:rsidR="000C1BAF" w:rsidRPr="003E74D8">
        <w:rPr>
          <w:rFonts w:ascii="CordiaUPC" w:hAnsi="CordiaUPC" w:cs="CordiaUPC" w:hint="cs"/>
          <w:i w:val="0"/>
          <w:iCs/>
          <w:sz w:val="28"/>
          <w:szCs w:val="28"/>
        </w:rPr>
        <w:t xml:space="preserve">Premises and equipment, net </w:t>
      </w:r>
    </w:p>
    <w:p w14:paraId="454EB3BF" w14:textId="77777777" w:rsidR="00396C88" w:rsidRPr="003E74D8" w:rsidRDefault="00396C88" w:rsidP="003E74D8">
      <w:pPr>
        <w:pStyle w:val="index"/>
        <w:spacing w:after="0" w:line="240" w:lineRule="exact"/>
        <w:ind w:left="547"/>
        <w:jc w:val="thaiDistribute"/>
        <w:rPr>
          <w:rFonts w:ascii="CordiaUPC" w:hAnsi="CordiaUPC" w:cs="CordiaUPC"/>
          <w:sz w:val="26"/>
          <w:szCs w:val="26"/>
          <w:lang w:val="en-GB"/>
        </w:rPr>
      </w:pPr>
    </w:p>
    <w:p w14:paraId="7752931B" w14:textId="562F06C5" w:rsidR="00396C88" w:rsidRPr="003E74D8" w:rsidRDefault="0010210F" w:rsidP="003E74D8">
      <w:pPr>
        <w:pStyle w:val="index"/>
        <w:spacing w:after="0" w:line="240" w:lineRule="exact"/>
        <w:ind w:left="547"/>
        <w:jc w:val="thaiDistribute"/>
        <w:rPr>
          <w:rFonts w:ascii="CordiaUPC" w:hAnsi="CordiaUPC" w:cs="CordiaUPC"/>
          <w:sz w:val="26"/>
          <w:szCs w:val="26"/>
        </w:rPr>
      </w:pPr>
      <w:r w:rsidRPr="003E74D8">
        <w:rPr>
          <w:rFonts w:ascii="CordiaUPC" w:hAnsi="CordiaUPC" w:cs="CordiaUPC" w:hint="cs"/>
          <w:sz w:val="26"/>
          <w:szCs w:val="26"/>
          <w:lang w:val="en-GB"/>
        </w:rPr>
        <w:t xml:space="preserve">As at </w:t>
      </w:r>
      <w:r w:rsidR="003F1F2A" w:rsidRPr="00887104">
        <w:rPr>
          <w:rFonts w:ascii="CordiaUPC" w:hAnsi="CordiaUPC" w:cs="CordiaUPC" w:hint="cs"/>
          <w:color w:val="000000"/>
          <w:sz w:val="26"/>
          <w:szCs w:val="26"/>
          <w:lang w:val="en-US" w:bidi="th-TH"/>
        </w:rPr>
        <w:t>30 June 202</w:t>
      </w:r>
      <w:r w:rsidR="003F1F2A">
        <w:rPr>
          <w:rFonts w:ascii="CordiaUPC" w:hAnsi="CordiaUPC" w:cs="CordiaUPC"/>
          <w:color w:val="000000"/>
          <w:sz w:val="26"/>
          <w:szCs w:val="26"/>
          <w:lang w:val="en-US" w:bidi="th-TH"/>
        </w:rPr>
        <w:t>1</w:t>
      </w:r>
      <w:r w:rsidR="003F1F2A" w:rsidRPr="00887104">
        <w:rPr>
          <w:rFonts w:ascii="CordiaUPC" w:hAnsi="CordiaUPC" w:cs="CordiaUPC" w:hint="cs"/>
          <w:color w:val="000000"/>
          <w:sz w:val="26"/>
          <w:szCs w:val="26"/>
          <w:lang w:val="en-US" w:bidi="th-TH"/>
        </w:rPr>
        <w:t xml:space="preserve"> and 31 December 2020</w:t>
      </w:r>
      <w:r w:rsidR="00697213" w:rsidRPr="003E74D8">
        <w:rPr>
          <w:rFonts w:ascii="CordiaUPC" w:hAnsi="CordiaUPC" w:cs="CordiaUPC" w:hint="cs"/>
          <w:sz w:val="26"/>
          <w:szCs w:val="26"/>
        </w:rPr>
        <w:t>, changes in p</w:t>
      </w:r>
      <w:r w:rsidR="00D02DAE" w:rsidRPr="003E74D8">
        <w:rPr>
          <w:rFonts w:ascii="CordiaUPC" w:hAnsi="CordiaUPC" w:cs="CordiaUPC" w:hint="cs"/>
          <w:sz w:val="26"/>
          <w:szCs w:val="26"/>
        </w:rPr>
        <w:t xml:space="preserve">remises and equipment </w:t>
      </w:r>
      <w:r w:rsidR="00697213" w:rsidRPr="003E74D8">
        <w:rPr>
          <w:rFonts w:ascii="CordiaUPC" w:hAnsi="CordiaUPC" w:cs="CordiaUPC" w:hint="cs"/>
          <w:sz w:val="26"/>
          <w:szCs w:val="26"/>
        </w:rPr>
        <w:t>were</w:t>
      </w:r>
      <w:r w:rsidR="00396C88" w:rsidRPr="003E74D8">
        <w:rPr>
          <w:rFonts w:ascii="CordiaUPC" w:hAnsi="CordiaUPC" w:cs="CordiaUPC" w:hint="cs"/>
          <w:sz w:val="26"/>
          <w:szCs w:val="26"/>
        </w:rPr>
        <w:t xml:space="preserve"> as follows:</w:t>
      </w:r>
    </w:p>
    <w:p w14:paraId="35E26227" w14:textId="77777777" w:rsidR="00A02F19" w:rsidRPr="003E74D8" w:rsidRDefault="00A02F19" w:rsidP="003E74D8">
      <w:pPr>
        <w:pStyle w:val="index"/>
        <w:spacing w:after="0" w:line="240" w:lineRule="exact"/>
        <w:ind w:left="547"/>
        <w:jc w:val="thaiDistribute"/>
        <w:rPr>
          <w:rFonts w:ascii="CordiaUPC" w:hAnsi="CordiaUPC" w:cs="CordiaUPC"/>
          <w:sz w:val="26"/>
          <w:szCs w:val="26"/>
          <w:lang w:bidi="th-TH"/>
        </w:rPr>
      </w:pPr>
    </w:p>
    <w:tbl>
      <w:tblPr>
        <w:tblW w:w="14297" w:type="dxa"/>
        <w:tblInd w:w="-252" w:type="dxa"/>
        <w:tblLayout w:type="fixed"/>
        <w:tblLook w:val="01E0" w:firstRow="1" w:lastRow="1" w:firstColumn="1" w:lastColumn="1" w:noHBand="0" w:noVBand="0"/>
      </w:tblPr>
      <w:tblGrid>
        <w:gridCol w:w="1439"/>
        <w:gridCol w:w="791"/>
        <w:gridCol w:w="851"/>
        <w:gridCol w:w="802"/>
        <w:gridCol w:w="959"/>
        <w:gridCol w:w="34"/>
        <w:gridCol w:w="776"/>
        <w:gridCol w:w="39"/>
        <w:gridCol w:w="810"/>
        <w:gridCol w:w="993"/>
        <w:gridCol w:w="1134"/>
        <w:gridCol w:w="954"/>
        <w:gridCol w:w="39"/>
        <w:gridCol w:w="850"/>
        <w:gridCol w:w="992"/>
        <w:gridCol w:w="993"/>
        <w:gridCol w:w="811"/>
        <w:gridCol w:w="39"/>
        <w:gridCol w:w="952"/>
        <w:gridCol w:w="39"/>
      </w:tblGrid>
      <w:tr w:rsidR="00FE7FE4" w:rsidRPr="003E74D8" w14:paraId="1795BF88" w14:textId="77777777" w:rsidTr="00B21DB7">
        <w:trPr>
          <w:gridAfter w:val="1"/>
          <w:wAfter w:w="39" w:type="dxa"/>
        </w:trPr>
        <w:tc>
          <w:tcPr>
            <w:tcW w:w="1439" w:type="dxa"/>
          </w:tcPr>
          <w:p w14:paraId="48DC4902" w14:textId="77777777" w:rsidR="00FE7FE4" w:rsidRPr="003E74D8" w:rsidRDefault="00FE7FE4" w:rsidP="008D26CE">
            <w:pPr>
              <w:spacing w:line="220" w:lineRule="exact"/>
              <w:rPr>
                <w:rFonts w:ascii="CordiaUPC" w:hAnsi="CordiaUPC" w:cs="CordiaUPC"/>
                <w:szCs w:val="22"/>
              </w:rPr>
            </w:pPr>
          </w:p>
        </w:tc>
        <w:tc>
          <w:tcPr>
            <w:tcW w:w="791" w:type="dxa"/>
          </w:tcPr>
          <w:p w14:paraId="45E9BF92" w14:textId="77777777" w:rsidR="00FE7FE4" w:rsidRPr="003E74D8" w:rsidRDefault="00FE7FE4" w:rsidP="008D26CE">
            <w:pPr>
              <w:spacing w:line="220" w:lineRule="exact"/>
              <w:ind w:left="-127" w:right="-63"/>
              <w:jc w:val="center"/>
              <w:rPr>
                <w:rFonts w:ascii="CordiaUPC" w:hAnsi="CordiaUPC" w:cs="CordiaUPC"/>
                <w:b/>
                <w:bCs/>
                <w:szCs w:val="22"/>
                <w:lang w:val="en-US"/>
              </w:rPr>
            </w:pPr>
          </w:p>
        </w:tc>
        <w:tc>
          <w:tcPr>
            <w:tcW w:w="12028" w:type="dxa"/>
            <w:gridSpan w:val="17"/>
          </w:tcPr>
          <w:p w14:paraId="336728D2" w14:textId="11B2427F" w:rsidR="00FE7FE4" w:rsidRPr="003E74D8" w:rsidRDefault="00FE7FE4" w:rsidP="008D26CE">
            <w:pPr>
              <w:spacing w:line="220" w:lineRule="exact"/>
              <w:ind w:left="-127" w:right="-63"/>
              <w:jc w:val="center"/>
              <w:rPr>
                <w:rFonts w:ascii="CordiaUPC" w:hAnsi="CordiaUPC" w:cs="CordiaUPC"/>
                <w:b/>
                <w:bCs/>
                <w:szCs w:val="22"/>
                <w:lang w:val="en-US"/>
              </w:rPr>
            </w:pPr>
            <w:r w:rsidRPr="003E74D8">
              <w:rPr>
                <w:rFonts w:ascii="CordiaUPC" w:hAnsi="CordiaUPC" w:cs="CordiaUPC" w:hint="cs"/>
                <w:b/>
                <w:bCs/>
                <w:szCs w:val="22"/>
                <w:lang w:val="en-US"/>
              </w:rPr>
              <w:t>Consolidated</w:t>
            </w:r>
          </w:p>
        </w:tc>
      </w:tr>
      <w:tr w:rsidR="00FE7FE4" w:rsidRPr="003E74D8" w14:paraId="680402B8" w14:textId="77777777" w:rsidTr="00B21DB7">
        <w:trPr>
          <w:gridAfter w:val="1"/>
          <w:wAfter w:w="39" w:type="dxa"/>
        </w:trPr>
        <w:tc>
          <w:tcPr>
            <w:tcW w:w="1439" w:type="dxa"/>
          </w:tcPr>
          <w:p w14:paraId="66E18392" w14:textId="77777777" w:rsidR="00FE7FE4" w:rsidRPr="003E74D8" w:rsidRDefault="00FE7FE4" w:rsidP="008D26CE">
            <w:pPr>
              <w:spacing w:line="220" w:lineRule="exact"/>
              <w:rPr>
                <w:rFonts w:ascii="CordiaUPC" w:hAnsi="CordiaUPC" w:cs="CordiaUPC"/>
                <w:szCs w:val="22"/>
              </w:rPr>
            </w:pPr>
          </w:p>
        </w:tc>
        <w:tc>
          <w:tcPr>
            <w:tcW w:w="791" w:type="dxa"/>
          </w:tcPr>
          <w:p w14:paraId="74815698" w14:textId="77777777" w:rsidR="00FE7FE4" w:rsidRPr="003E74D8" w:rsidRDefault="00FE7FE4" w:rsidP="008D26CE">
            <w:pPr>
              <w:spacing w:line="220" w:lineRule="exact"/>
              <w:ind w:left="-127" w:right="-63"/>
              <w:jc w:val="center"/>
              <w:rPr>
                <w:rFonts w:ascii="CordiaUPC" w:hAnsi="CordiaUPC" w:cs="CordiaUPC"/>
                <w:szCs w:val="22"/>
                <w:lang w:val="en-US"/>
              </w:rPr>
            </w:pPr>
          </w:p>
        </w:tc>
        <w:tc>
          <w:tcPr>
            <w:tcW w:w="12028" w:type="dxa"/>
            <w:gridSpan w:val="17"/>
          </w:tcPr>
          <w:p w14:paraId="20E40E44" w14:textId="4B63D539" w:rsidR="00FE7FE4" w:rsidRPr="003F1F2A" w:rsidRDefault="00FE7FE4" w:rsidP="008D26CE">
            <w:pPr>
              <w:spacing w:line="220" w:lineRule="exact"/>
              <w:ind w:left="-127" w:right="-63"/>
              <w:jc w:val="center"/>
              <w:rPr>
                <w:rFonts w:ascii="CordiaUPC" w:hAnsi="CordiaUPC" w:cs="CordiaUPC"/>
                <w:szCs w:val="22"/>
                <w:lang w:val="en-US"/>
              </w:rPr>
            </w:pPr>
            <w:r w:rsidRPr="003F1F2A">
              <w:rPr>
                <w:rFonts w:ascii="CordiaUPC" w:hAnsi="CordiaUPC" w:cs="CordiaUPC" w:hint="cs"/>
                <w:color w:val="000000"/>
                <w:szCs w:val="22"/>
                <w:lang w:val="en-US" w:bidi="th-TH"/>
              </w:rPr>
              <w:t>30 June 202</w:t>
            </w:r>
            <w:r w:rsidRPr="003F1F2A">
              <w:rPr>
                <w:rFonts w:ascii="CordiaUPC" w:hAnsi="CordiaUPC" w:cs="CordiaUPC"/>
                <w:color w:val="000000"/>
                <w:szCs w:val="22"/>
                <w:lang w:val="en-US" w:bidi="th-TH"/>
              </w:rPr>
              <w:t>1</w:t>
            </w:r>
          </w:p>
        </w:tc>
      </w:tr>
      <w:tr w:rsidR="00FE7FE4" w:rsidRPr="003E74D8" w14:paraId="61648336" w14:textId="77777777" w:rsidTr="00FE7FE4">
        <w:trPr>
          <w:gridAfter w:val="1"/>
          <w:wAfter w:w="39" w:type="dxa"/>
        </w:trPr>
        <w:tc>
          <w:tcPr>
            <w:tcW w:w="1439" w:type="dxa"/>
          </w:tcPr>
          <w:p w14:paraId="7CE939A3" w14:textId="77777777" w:rsidR="00FE7FE4" w:rsidRPr="003E74D8" w:rsidRDefault="00FE7FE4" w:rsidP="008D26CE">
            <w:pPr>
              <w:spacing w:line="220" w:lineRule="exact"/>
              <w:rPr>
                <w:rFonts w:ascii="CordiaUPC" w:hAnsi="CordiaUPC" w:cs="CordiaUPC"/>
                <w:szCs w:val="22"/>
              </w:rPr>
            </w:pPr>
          </w:p>
        </w:tc>
        <w:tc>
          <w:tcPr>
            <w:tcW w:w="791" w:type="dxa"/>
          </w:tcPr>
          <w:p w14:paraId="1A551887" w14:textId="77777777" w:rsidR="00FE7FE4" w:rsidRPr="003E74D8" w:rsidRDefault="00FE7FE4" w:rsidP="008D26CE">
            <w:pPr>
              <w:spacing w:line="220" w:lineRule="exact"/>
              <w:ind w:left="-127" w:right="-63"/>
              <w:jc w:val="center"/>
              <w:rPr>
                <w:rFonts w:ascii="CordiaUPC" w:hAnsi="CordiaUPC" w:cs="CordiaUPC"/>
                <w:szCs w:val="22"/>
                <w:lang w:val="en-US"/>
              </w:rPr>
            </w:pPr>
          </w:p>
        </w:tc>
        <w:tc>
          <w:tcPr>
            <w:tcW w:w="2612" w:type="dxa"/>
            <w:gridSpan w:val="3"/>
          </w:tcPr>
          <w:p w14:paraId="4D9AC5B0" w14:textId="51EF0D14" w:rsidR="00FE7FE4" w:rsidRPr="003E74D8" w:rsidRDefault="00FE7FE4" w:rsidP="008D26CE">
            <w:pPr>
              <w:spacing w:line="220" w:lineRule="exact"/>
              <w:ind w:left="-127" w:right="-63"/>
              <w:jc w:val="center"/>
              <w:rPr>
                <w:rFonts w:ascii="CordiaUPC" w:hAnsi="CordiaUPC" w:cs="CordiaUPC"/>
                <w:szCs w:val="22"/>
              </w:rPr>
            </w:pPr>
            <w:r w:rsidRPr="003E74D8">
              <w:rPr>
                <w:rFonts w:ascii="CordiaUPC" w:hAnsi="CordiaUPC" w:cs="CordiaUPC" w:hint="cs"/>
                <w:b/>
                <w:bCs/>
                <w:szCs w:val="22"/>
                <w:lang w:val="en-US"/>
              </w:rPr>
              <w:t>Cost</w:t>
            </w:r>
          </w:p>
        </w:tc>
        <w:tc>
          <w:tcPr>
            <w:tcW w:w="810" w:type="dxa"/>
            <w:gridSpan w:val="2"/>
          </w:tcPr>
          <w:p w14:paraId="459ED830" w14:textId="77777777" w:rsidR="00FE7FE4" w:rsidRPr="003E74D8" w:rsidRDefault="00FE7FE4" w:rsidP="008D26CE">
            <w:pPr>
              <w:spacing w:line="220" w:lineRule="exact"/>
              <w:ind w:left="-127" w:right="-63"/>
              <w:jc w:val="center"/>
              <w:rPr>
                <w:rFonts w:ascii="CordiaUPC" w:hAnsi="CordiaUPC" w:cs="CordiaUPC"/>
                <w:b/>
                <w:bCs/>
                <w:szCs w:val="22"/>
                <w:lang w:val="en-US"/>
              </w:rPr>
            </w:pPr>
          </w:p>
        </w:tc>
        <w:tc>
          <w:tcPr>
            <w:tcW w:w="3930" w:type="dxa"/>
            <w:gridSpan w:val="5"/>
          </w:tcPr>
          <w:p w14:paraId="79D88ED0" w14:textId="77777777" w:rsidR="00FE7FE4" w:rsidRPr="003E74D8" w:rsidRDefault="00FE7FE4" w:rsidP="008D26CE">
            <w:pPr>
              <w:spacing w:line="220" w:lineRule="exact"/>
              <w:ind w:left="-127" w:right="-63"/>
              <w:jc w:val="center"/>
              <w:rPr>
                <w:rFonts w:ascii="CordiaUPC" w:hAnsi="CordiaUPC" w:cs="CordiaUPC"/>
                <w:szCs w:val="22"/>
              </w:rPr>
            </w:pPr>
            <w:r w:rsidRPr="003E74D8">
              <w:rPr>
                <w:rFonts w:ascii="CordiaUPC" w:hAnsi="CordiaUPC" w:cs="CordiaUPC" w:hint="cs"/>
                <w:b/>
                <w:bCs/>
                <w:szCs w:val="22"/>
                <w:lang w:val="en-US"/>
              </w:rPr>
              <w:t>Accumulated depreciation</w:t>
            </w:r>
          </w:p>
        </w:tc>
        <w:tc>
          <w:tcPr>
            <w:tcW w:w="3685" w:type="dxa"/>
            <w:gridSpan w:val="5"/>
          </w:tcPr>
          <w:p w14:paraId="03EBB88D" w14:textId="77777777"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b/>
                <w:bCs/>
                <w:szCs w:val="22"/>
                <w:lang w:val="en-US"/>
              </w:rPr>
              <w:t>Allowance</w:t>
            </w:r>
            <w:r w:rsidRPr="003E74D8">
              <w:rPr>
                <w:rFonts w:ascii="CordiaUPC" w:hAnsi="CordiaUPC" w:cs="CordiaUPC" w:hint="cs"/>
                <w:b/>
                <w:bCs/>
                <w:szCs w:val="22"/>
              </w:rPr>
              <w:t xml:space="preserve"> for impairment losses</w:t>
            </w:r>
          </w:p>
        </w:tc>
        <w:tc>
          <w:tcPr>
            <w:tcW w:w="991" w:type="dxa"/>
            <w:gridSpan w:val="2"/>
            <w:vAlign w:val="bottom"/>
          </w:tcPr>
          <w:p w14:paraId="0513BDC9" w14:textId="77777777" w:rsidR="00FE7FE4" w:rsidRPr="003E74D8" w:rsidRDefault="00FE7FE4" w:rsidP="008D26CE">
            <w:pPr>
              <w:spacing w:line="220" w:lineRule="exact"/>
              <w:ind w:left="-127" w:right="-63"/>
              <w:jc w:val="center"/>
              <w:rPr>
                <w:rFonts w:ascii="CordiaUPC" w:hAnsi="CordiaUPC" w:cs="CordiaUPC"/>
                <w:szCs w:val="22"/>
                <w:lang w:val="en-US"/>
              </w:rPr>
            </w:pPr>
          </w:p>
        </w:tc>
      </w:tr>
      <w:tr w:rsidR="00FE7FE4" w:rsidRPr="003E74D8" w14:paraId="15FE0C05" w14:textId="77777777" w:rsidTr="00FE7FE4">
        <w:tc>
          <w:tcPr>
            <w:tcW w:w="1439" w:type="dxa"/>
          </w:tcPr>
          <w:p w14:paraId="680A9B7C" w14:textId="77777777" w:rsidR="00FE7FE4" w:rsidRPr="003E74D8" w:rsidRDefault="00FE7FE4" w:rsidP="008D26CE">
            <w:pPr>
              <w:spacing w:line="220" w:lineRule="exact"/>
              <w:ind w:right="-63"/>
              <w:rPr>
                <w:rFonts w:ascii="CordiaUPC" w:eastAsia="Angsana New" w:hAnsi="CordiaUPC" w:cs="CordiaUPC"/>
                <w:kern w:val="28"/>
                <w:szCs w:val="22"/>
                <w:highlight w:val="yellow"/>
                <w:lang w:val="en-US" w:bidi="th-TH"/>
              </w:rPr>
            </w:pPr>
          </w:p>
        </w:tc>
        <w:tc>
          <w:tcPr>
            <w:tcW w:w="791" w:type="dxa"/>
          </w:tcPr>
          <w:p w14:paraId="79FBE153" w14:textId="77777777" w:rsidR="00FE7FE4" w:rsidRPr="003E74D8" w:rsidRDefault="00FE7FE4" w:rsidP="008D26CE">
            <w:pPr>
              <w:spacing w:line="220" w:lineRule="exact"/>
              <w:ind w:left="-127" w:right="-63"/>
              <w:jc w:val="center"/>
              <w:rPr>
                <w:rFonts w:ascii="CordiaUPC" w:hAnsi="CordiaUPC" w:cs="CordiaUPC"/>
                <w:szCs w:val="22"/>
              </w:rPr>
            </w:pPr>
          </w:p>
          <w:p w14:paraId="4F0021F7" w14:textId="77777777"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rPr>
              <w:t>Net book</w:t>
            </w:r>
          </w:p>
        </w:tc>
        <w:tc>
          <w:tcPr>
            <w:tcW w:w="851" w:type="dxa"/>
            <w:vAlign w:val="bottom"/>
          </w:tcPr>
          <w:p w14:paraId="5323E176"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p>
        </w:tc>
        <w:tc>
          <w:tcPr>
            <w:tcW w:w="802" w:type="dxa"/>
          </w:tcPr>
          <w:p w14:paraId="23950173" w14:textId="77777777" w:rsidR="00FE7FE4" w:rsidRPr="003E74D8" w:rsidRDefault="00FE7FE4" w:rsidP="008D26CE">
            <w:pPr>
              <w:spacing w:line="220" w:lineRule="exact"/>
              <w:ind w:left="-127" w:right="-63"/>
              <w:jc w:val="center"/>
              <w:rPr>
                <w:rFonts w:ascii="CordiaUPC" w:hAnsi="CordiaUPC" w:cs="CordiaUPC"/>
                <w:szCs w:val="22"/>
              </w:rPr>
            </w:pPr>
          </w:p>
        </w:tc>
        <w:tc>
          <w:tcPr>
            <w:tcW w:w="993" w:type="dxa"/>
            <w:gridSpan w:val="2"/>
          </w:tcPr>
          <w:p w14:paraId="2665631C" w14:textId="77777777" w:rsidR="00FE7FE4" w:rsidRPr="003E74D8" w:rsidRDefault="00FE7FE4" w:rsidP="008D26CE">
            <w:pPr>
              <w:spacing w:line="220" w:lineRule="exact"/>
              <w:ind w:right="-63"/>
              <w:rPr>
                <w:rFonts w:ascii="CordiaUPC" w:eastAsia="Angsana New" w:hAnsi="CordiaUPC" w:cs="CordiaUPC"/>
                <w:kern w:val="28"/>
                <w:szCs w:val="22"/>
                <w:highlight w:val="yellow"/>
                <w:lang w:val="en-US" w:bidi="th-TH"/>
              </w:rPr>
            </w:pPr>
          </w:p>
        </w:tc>
        <w:tc>
          <w:tcPr>
            <w:tcW w:w="815" w:type="dxa"/>
            <w:gridSpan w:val="2"/>
          </w:tcPr>
          <w:p w14:paraId="1A97E3D8" w14:textId="77777777" w:rsidR="00FE7FE4" w:rsidRPr="003E74D8" w:rsidRDefault="00FE7FE4" w:rsidP="008D26CE">
            <w:pPr>
              <w:spacing w:line="220" w:lineRule="exact"/>
              <w:ind w:right="-63"/>
              <w:rPr>
                <w:rFonts w:ascii="CordiaUPC" w:eastAsia="Angsana New" w:hAnsi="CordiaUPC" w:cs="CordiaUPC"/>
                <w:kern w:val="28"/>
                <w:szCs w:val="22"/>
                <w:lang w:val="en-US" w:bidi="th-TH"/>
              </w:rPr>
            </w:pPr>
          </w:p>
        </w:tc>
        <w:tc>
          <w:tcPr>
            <w:tcW w:w="810" w:type="dxa"/>
            <w:vAlign w:val="bottom"/>
          </w:tcPr>
          <w:p w14:paraId="500C9190"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p>
        </w:tc>
        <w:tc>
          <w:tcPr>
            <w:tcW w:w="993" w:type="dxa"/>
          </w:tcPr>
          <w:p w14:paraId="0D390EB8" w14:textId="77777777" w:rsidR="00FE7FE4" w:rsidRPr="003E74D8" w:rsidRDefault="00FE7FE4" w:rsidP="008D26CE">
            <w:pPr>
              <w:spacing w:line="220" w:lineRule="exact"/>
              <w:ind w:left="-127" w:right="-63"/>
              <w:jc w:val="center"/>
              <w:rPr>
                <w:rFonts w:ascii="CordiaUPC" w:hAnsi="CordiaUPC" w:cs="CordiaUPC"/>
                <w:szCs w:val="22"/>
              </w:rPr>
            </w:pPr>
          </w:p>
        </w:tc>
        <w:tc>
          <w:tcPr>
            <w:tcW w:w="1134" w:type="dxa"/>
          </w:tcPr>
          <w:p w14:paraId="60F64E4E" w14:textId="77777777" w:rsidR="00FE7FE4" w:rsidRPr="003E74D8" w:rsidRDefault="00FE7FE4" w:rsidP="008D26CE">
            <w:pPr>
              <w:spacing w:line="220" w:lineRule="exact"/>
              <w:ind w:left="-101" w:right="-63"/>
              <w:jc w:val="center"/>
              <w:rPr>
                <w:rFonts w:ascii="CordiaUPC" w:hAnsi="CordiaUPC" w:cs="CordiaUPC"/>
                <w:szCs w:val="22"/>
              </w:rPr>
            </w:pPr>
            <w:r w:rsidRPr="003E74D8">
              <w:rPr>
                <w:rFonts w:ascii="CordiaUPC" w:hAnsi="CordiaUPC" w:cs="CordiaUPC" w:hint="cs"/>
                <w:szCs w:val="22"/>
              </w:rPr>
              <w:t>Disposals/</w:t>
            </w:r>
          </w:p>
          <w:p w14:paraId="6426FFA5" w14:textId="77777777" w:rsidR="00FE7FE4" w:rsidRPr="003E74D8" w:rsidRDefault="00FE7FE4" w:rsidP="008D26CE">
            <w:pPr>
              <w:spacing w:line="220" w:lineRule="exact"/>
              <w:ind w:left="-101" w:right="-63"/>
              <w:jc w:val="center"/>
              <w:rPr>
                <w:rFonts w:ascii="CordiaUPC" w:hAnsi="CordiaUPC" w:cs="CordiaUPC"/>
                <w:szCs w:val="22"/>
              </w:rPr>
            </w:pPr>
            <w:r w:rsidRPr="003E74D8">
              <w:rPr>
                <w:rFonts w:ascii="CordiaUPC" w:hAnsi="CordiaUPC" w:cs="CordiaUPC" w:hint="cs"/>
                <w:szCs w:val="22"/>
              </w:rPr>
              <w:t>written-off/</w:t>
            </w:r>
          </w:p>
        </w:tc>
        <w:tc>
          <w:tcPr>
            <w:tcW w:w="993" w:type="dxa"/>
            <w:gridSpan w:val="2"/>
            <w:vAlign w:val="bottom"/>
          </w:tcPr>
          <w:p w14:paraId="472A39B4" w14:textId="77777777" w:rsidR="00FE7FE4" w:rsidRPr="003E74D8" w:rsidRDefault="00FE7FE4" w:rsidP="008D26CE">
            <w:pPr>
              <w:spacing w:line="220" w:lineRule="exact"/>
              <w:ind w:left="-127" w:right="-63"/>
              <w:jc w:val="center"/>
              <w:rPr>
                <w:rFonts w:ascii="CordiaUPC" w:hAnsi="CordiaUPC" w:cs="CordiaUPC"/>
                <w:szCs w:val="22"/>
                <w:lang w:val="en-US"/>
              </w:rPr>
            </w:pPr>
          </w:p>
        </w:tc>
        <w:tc>
          <w:tcPr>
            <w:tcW w:w="850" w:type="dxa"/>
            <w:vAlign w:val="bottom"/>
          </w:tcPr>
          <w:p w14:paraId="39F48349"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p>
        </w:tc>
        <w:tc>
          <w:tcPr>
            <w:tcW w:w="992" w:type="dxa"/>
            <w:vAlign w:val="bottom"/>
          </w:tcPr>
          <w:p w14:paraId="745D59A3" w14:textId="2B139759" w:rsidR="00FE7FE4" w:rsidRPr="003E74D8" w:rsidRDefault="00FE7FE4" w:rsidP="008D26CE">
            <w:pPr>
              <w:spacing w:line="220" w:lineRule="exact"/>
              <w:ind w:left="-127" w:right="-63"/>
              <w:jc w:val="center"/>
              <w:rPr>
                <w:rFonts w:ascii="CordiaUPC" w:hAnsi="CordiaUPC" w:cs="CordiaUPC"/>
                <w:szCs w:val="22"/>
              </w:rPr>
            </w:pPr>
          </w:p>
          <w:p w14:paraId="3C44C56A" w14:textId="4EF0984F" w:rsidR="00FE7FE4" w:rsidRPr="003E74D8" w:rsidRDefault="00FE7FE4" w:rsidP="008D26CE">
            <w:pPr>
              <w:spacing w:line="220" w:lineRule="exact"/>
              <w:ind w:left="-127" w:right="-63"/>
              <w:jc w:val="center"/>
              <w:rPr>
                <w:rFonts w:ascii="CordiaUPC" w:eastAsia="Angsana New" w:hAnsi="CordiaUPC" w:cs="CordiaUPC"/>
                <w:kern w:val="28"/>
                <w:szCs w:val="22"/>
              </w:rPr>
            </w:pPr>
            <w:r>
              <w:rPr>
                <w:rFonts w:ascii="CordiaUPC" w:hAnsi="CordiaUPC" w:cs="CordiaUPC"/>
                <w:szCs w:val="22"/>
              </w:rPr>
              <w:t>L</w:t>
            </w:r>
            <w:r w:rsidRPr="003E74D8">
              <w:rPr>
                <w:rFonts w:ascii="CordiaUPC" w:hAnsi="CordiaUPC" w:cs="CordiaUPC" w:hint="cs"/>
                <w:szCs w:val="22"/>
              </w:rPr>
              <w:t>oss on</w:t>
            </w:r>
          </w:p>
        </w:tc>
        <w:tc>
          <w:tcPr>
            <w:tcW w:w="993" w:type="dxa"/>
            <w:vAlign w:val="bottom"/>
          </w:tcPr>
          <w:p w14:paraId="35564F72" w14:textId="77777777" w:rsidR="00FE7FE4" w:rsidRPr="003E74D8" w:rsidRDefault="00FE7FE4" w:rsidP="008D26CE">
            <w:pPr>
              <w:spacing w:line="220" w:lineRule="exact"/>
              <w:ind w:left="-127" w:right="-63"/>
              <w:jc w:val="center"/>
              <w:rPr>
                <w:rFonts w:ascii="CordiaUPC" w:hAnsi="CordiaUPC" w:cs="CordiaUPC"/>
                <w:szCs w:val="22"/>
                <w:lang w:val="en-US"/>
              </w:rPr>
            </w:pPr>
          </w:p>
        </w:tc>
        <w:tc>
          <w:tcPr>
            <w:tcW w:w="850" w:type="dxa"/>
            <w:gridSpan w:val="2"/>
            <w:vAlign w:val="bottom"/>
          </w:tcPr>
          <w:p w14:paraId="4B329D62"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p>
        </w:tc>
        <w:tc>
          <w:tcPr>
            <w:tcW w:w="991" w:type="dxa"/>
            <w:gridSpan w:val="2"/>
            <w:vAlign w:val="bottom"/>
          </w:tcPr>
          <w:p w14:paraId="6FCC91B0" w14:textId="77777777"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Net book</w:t>
            </w:r>
          </w:p>
        </w:tc>
      </w:tr>
      <w:tr w:rsidR="00FE7FE4" w:rsidRPr="003E74D8" w14:paraId="0435A9F8" w14:textId="77777777" w:rsidTr="00FE7FE4">
        <w:tc>
          <w:tcPr>
            <w:tcW w:w="1439" w:type="dxa"/>
          </w:tcPr>
          <w:p w14:paraId="4E1FD1B0" w14:textId="77777777" w:rsidR="00FE7FE4" w:rsidRPr="003E74D8" w:rsidRDefault="00FE7FE4" w:rsidP="008D26CE">
            <w:pPr>
              <w:spacing w:line="220" w:lineRule="exact"/>
              <w:ind w:left="-127" w:right="-63"/>
              <w:jc w:val="center"/>
              <w:rPr>
                <w:rFonts w:ascii="CordiaUPC" w:eastAsia="Angsana New" w:hAnsi="CordiaUPC" w:cs="CordiaUPC"/>
                <w:kern w:val="28"/>
                <w:szCs w:val="22"/>
                <w:highlight w:val="yellow"/>
              </w:rPr>
            </w:pPr>
          </w:p>
        </w:tc>
        <w:tc>
          <w:tcPr>
            <w:tcW w:w="791" w:type="dxa"/>
          </w:tcPr>
          <w:p w14:paraId="35BC3DC8" w14:textId="77777777" w:rsidR="00FE7FE4" w:rsidRPr="003E74D8" w:rsidRDefault="00FE7FE4" w:rsidP="008D26CE">
            <w:pPr>
              <w:spacing w:line="220" w:lineRule="exact"/>
              <w:ind w:left="-127" w:right="-63"/>
              <w:jc w:val="center"/>
              <w:rPr>
                <w:rFonts w:ascii="CordiaUPC" w:hAnsi="CordiaUPC" w:cs="CordiaUPC"/>
                <w:szCs w:val="22"/>
              </w:rPr>
            </w:pPr>
            <w:r w:rsidRPr="003E74D8">
              <w:rPr>
                <w:rFonts w:ascii="CordiaUPC" w:eastAsia="Angsana New" w:hAnsi="CordiaUPC" w:cs="CordiaUPC" w:hint="cs"/>
                <w:kern w:val="28"/>
                <w:szCs w:val="22"/>
              </w:rPr>
              <w:t>value as at</w:t>
            </w:r>
          </w:p>
        </w:tc>
        <w:tc>
          <w:tcPr>
            <w:tcW w:w="851" w:type="dxa"/>
            <w:vAlign w:val="bottom"/>
          </w:tcPr>
          <w:p w14:paraId="119AEA44"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p>
        </w:tc>
        <w:tc>
          <w:tcPr>
            <w:tcW w:w="802" w:type="dxa"/>
          </w:tcPr>
          <w:p w14:paraId="1FAEA3BD" w14:textId="77777777" w:rsidR="00FE7FE4" w:rsidRPr="003E74D8" w:rsidRDefault="00FE7FE4" w:rsidP="008D26CE">
            <w:pPr>
              <w:spacing w:line="220" w:lineRule="exact"/>
              <w:ind w:left="-127" w:right="-63"/>
              <w:jc w:val="center"/>
              <w:rPr>
                <w:rFonts w:ascii="CordiaUPC" w:hAnsi="CordiaUPC" w:cs="CordiaUPC"/>
                <w:szCs w:val="22"/>
              </w:rPr>
            </w:pPr>
          </w:p>
        </w:tc>
        <w:tc>
          <w:tcPr>
            <w:tcW w:w="993" w:type="dxa"/>
            <w:gridSpan w:val="2"/>
          </w:tcPr>
          <w:p w14:paraId="09CC4E86" w14:textId="77777777" w:rsidR="00FE7FE4" w:rsidRPr="003E74D8" w:rsidRDefault="00FE7FE4" w:rsidP="008D26CE">
            <w:pPr>
              <w:spacing w:line="220" w:lineRule="exact"/>
              <w:ind w:left="-127" w:right="-63"/>
              <w:jc w:val="center"/>
              <w:rPr>
                <w:rFonts w:ascii="CordiaUPC" w:hAnsi="CordiaUPC" w:cs="CordiaUPC"/>
                <w:szCs w:val="22"/>
              </w:rPr>
            </w:pPr>
            <w:r w:rsidRPr="003E74D8">
              <w:rPr>
                <w:rFonts w:ascii="CordiaUPC" w:hAnsi="CordiaUPC" w:cs="CordiaUPC" w:hint="cs"/>
                <w:szCs w:val="22"/>
              </w:rPr>
              <w:t>Disposals/</w:t>
            </w:r>
          </w:p>
        </w:tc>
        <w:tc>
          <w:tcPr>
            <w:tcW w:w="815" w:type="dxa"/>
            <w:gridSpan w:val="2"/>
          </w:tcPr>
          <w:p w14:paraId="7DED1B61"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p>
        </w:tc>
        <w:tc>
          <w:tcPr>
            <w:tcW w:w="810" w:type="dxa"/>
            <w:vAlign w:val="bottom"/>
          </w:tcPr>
          <w:p w14:paraId="0C405AFE"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p>
        </w:tc>
        <w:tc>
          <w:tcPr>
            <w:tcW w:w="993" w:type="dxa"/>
          </w:tcPr>
          <w:p w14:paraId="1BEF7467" w14:textId="77777777" w:rsidR="00FE7FE4" w:rsidRPr="003E74D8" w:rsidRDefault="00FE7FE4" w:rsidP="008D26CE">
            <w:pPr>
              <w:spacing w:line="220" w:lineRule="exact"/>
              <w:ind w:left="-127" w:right="-63"/>
              <w:jc w:val="center"/>
              <w:rPr>
                <w:rFonts w:ascii="CordiaUPC" w:hAnsi="CordiaUPC" w:cs="CordiaUPC"/>
                <w:szCs w:val="22"/>
              </w:rPr>
            </w:pPr>
          </w:p>
        </w:tc>
        <w:tc>
          <w:tcPr>
            <w:tcW w:w="1134" w:type="dxa"/>
          </w:tcPr>
          <w:p w14:paraId="4C515AC0" w14:textId="77777777" w:rsidR="00FE7FE4" w:rsidRPr="003E74D8" w:rsidRDefault="00FE7FE4" w:rsidP="008D26CE">
            <w:pPr>
              <w:spacing w:line="220" w:lineRule="exact"/>
              <w:ind w:left="-101" w:right="-63"/>
              <w:jc w:val="center"/>
              <w:rPr>
                <w:rFonts w:ascii="CordiaUPC" w:hAnsi="CordiaUPC" w:cs="CordiaUPC"/>
                <w:szCs w:val="22"/>
              </w:rPr>
            </w:pPr>
            <w:r w:rsidRPr="003E74D8">
              <w:rPr>
                <w:rFonts w:ascii="CordiaUPC" w:hAnsi="CordiaUPC" w:cs="CordiaUPC" w:hint="cs"/>
                <w:szCs w:val="22"/>
                <w:lang w:val="en-US"/>
              </w:rPr>
              <w:t>transfers out/</w:t>
            </w:r>
          </w:p>
        </w:tc>
        <w:tc>
          <w:tcPr>
            <w:tcW w:w="993" w:type="dxa"/>
            <w:gridSpan w:val="2"/>
            <w:vAlign w:val="bottom"/>
          </w:tcPr>
          <w:p w14:paraId="68134E97" w14:textId="77777777" w:rsidR="00FE7FE4" w:rsidRPr="003E74D8" w:rsidRDefault="00FE7FE4" w:rsidP="008D26CE">
            <w:pPr>
              <w:spacing w:line="220" w:lineRule="exact"/>
              <w:ind w:left="-127" w:right="-63"/>
              <w:jc w:val="center"/>
              <w:rPr>
                <w:rFonts w:ascii="CordiaUPC" w:hAnsi="CordiaUPC" w:cs="CordiaUPC"/>
                <w:szCs w:val="22"/>
                <w:lang w:val="en-US"/>
              </w:rPr>
            </w:pPr>
          </w:p>
        </w:tc>
        <w:tc>
          <w:tcPr>
            <w:tcW w:w="850" w:type="dxa"/>
            <w:vAlign w:val="bottom"/>
          </w:tcPr>
          <w:p w14:paraId="47BAE4B3"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p>
        </w:tc>
        <w:tc>
          <w:tcPr>
            <w:tcW w:w="992" w:type="dxa"/>
          </w:tcPr>
          <w:p w14:paraId="67E48BCE" w14:textId="77777777" w:rsidR="00FE7FE4" w:rsidRPr="003E74D8" w:rsidRDefault="00FE7FE4" w:rsidP="008D26CE">
            <w:pPr>
              <w:spacing w:line="220" w:lineRule="exact"/>
              <w:ind w:left="-109" w:right="-108"/>
              <w:jc w:val="center"/>
              <w:rPr>
                <w:rFonts w:ascii="CordiaUPC" w:hAnsi="CordiaUPC" w:cs="CordiaUPC"/>
                <w:szCs w:val="22"/>
              </w:rPr>
            </w:pPr>
            <w:r w:rsidRPr="003E74D8">
              <w:rPr>
                <w:rFonts w:ascii="CordiaUPC" w:hAnsi="CordiaUPC" w:cs="CordiaUPC" w:hint="cs"/>
                <w:szCs w:val="22"/>
              </w:rPr>
              <w:t>impairment</w:t>
            </w:r>
          </w:p>
        </w:tc>
        <w:tc>
          <w:tcPr>
            <w:tcW w:w="993" w:type="dxa"/>
            <w:vAlign w:val="bottom"/>
          </w:tcPr>
          <w:p w14:paraId="45D44370" w14:textId="77777777" w:rsidR="00FE7FE4" w:rsidRPr="003E74D8" w:rsidRDefault="00FE7FE4" w:rsidP="008D26CE">
            <w:pPr>
              <w:spacing w:line="220" w:lineRule="exact"/>
              <w:ind w:left="-93" w:right="-63"/>
              <w:jc w:val="center"/>
              <w:rPr>
                <w:rFonts w:ascii="CordiaUPC" w:hAnsi="CordiaUPC" w:cs="CordiaUPC"/>
                <w:szCs w:val="22"/>
                <w:lang w:val="en-US"/>
              </w:rPr>
            </w:pPr>
            <w:r w:rsidRPr="003E74D8">
              <w:rPr>
                <w:rFonts w:ascii="CordiaUPC" w:hAnsi="CordiaUPC" w:cs="CordiaUPC" w:hint="cs"/>
                <w:szCs w:val="22"/>
                <w:lang w:val="en-US"/>
              </w:rPr>
              <w:t>Disposals/</w:t>
            </w:r>
          </w:p>
        </w:tc>
        <w:tc>
          <w:tcPr>
            <w:tcW w:w="850" w:type="dxa"/>
            <w:gridSpan w:val="2"/>
            <w:vAlign w:val="bottom"/>
          </w:tcPr>
          <w:p w14:paraId="7B2C0536" w14:textId="77777777" w:rsidR="00FE7FE4" w:rsidRPr="003E74D8" w:rsidRDefault="00FE7FE4" w:rsidP="008D26CE">
            <w:pPr>
              <w:spacing w:line="220" w:lineRule="exact"/>
              <w:ind w:left="-127" w:right="-63"/>
              <w:jc w:val="center"/>
              <w:rPr>
                <w:rFonts w:ascii="CordiaUPC" w:hAnsi="CordiaUPC" w:cs="CordiaUPC"/>
                <w:szCs w:val="22"/>
                <w:lang w:val="en-US"/>
              </w:rPr>
            </w:pPr>
          </w:p>
        </w:tc>
        <w:tc>
          <w:tcPr>
            <w:tcW w:w="991" w:type="dxa"/>
            <w:gridSpan w:val="2"/>
            <w:vAlign w:val="center"/>
          </w:tcPr>
          <w:p w14:paraId="62D0ED8A" w14:textId="77777777"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value as at</w:t>
            </w:r>
          </w:p>
        </w:tc>
      </w:tr>
      <w:tr w:rsidR="00FE7FE4" w:rsidRPr="003E74D8" w14:paraId="06348204" w14:textId="77777777" w:rsidTr="00FE7FE4">
        <w:tc>
          <w:tcPr>
            <w:tcW w:w="1439" w:type="dxa"/>
          </w:tcPr>
          <w:p w14:paraId="19C6329D" w14:textId="77777777" w:rsidR="00FE7FE4" w:rsidRPr="003E74D8" w:rsidRDefault="00FE7FE4" w:rsidP="008D26CE">
            <w:pPr>
              <w:spacing w:line="220" w:lineRule="exact"/>
              <w:ind w:left="-127" w:right="-63"/>
              <w:jc w:val="center"/>
              <w:rPr>
                <w:rFonts w:ascii="CordiaUPC" w:eastAsia="Angsana New" w:hAnsi="CordiaUPC" w:cs="CordiaUPC"/>
                <w:kern w:val="28"/>
                <w:szCs w:val="22"/>
                <w:highlight w:val="yellow"/>
              </w:rPr>
            </w:pPr>
          </w:p>
        </w:tc>
        <w:tc>
          <w:tcPr>
            <w:tcW w:w="791" w:type="dxa"/>
          </w:tcPr>
          <w:p w14:paraId="63906841"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1 January</w:t>
            </w:r>
          </w:p>
        </w:tc>
        <w:tc>
          <w:tcPr>
            <w:tcW w:w="851" w:type="dxa"/>
            <w:vAlign w:val="bottom"/>
          </w:tcPr>
          <w:p w14:paraId="35FC80CC"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802" w:type="dxa"/>
          </w:tcPr>
          <w:p w14:paraId="3766344C" w14:textId="77777777" w:rsidR="00FE7FE4" w:rsidRPr="003E74D8" w:rsidRDefault="00FE7FE4" w:rsidP="008D26CE">
            <w:pPr>
              <w:spacing w:line="220" w:lineRule="exact"/>
              <w:ind w:left="-127" w:right="-63"/>
              <w:jc w:val="center"/>
              <w:rPr>
                <w:rFonts w:ascii="CordiaUPC" w:hAnsi="CordiaUPC" w:cs="CordiaUPC"/>
                <w:szCs w:val="22"/>
              </w:rPr>
            </w:pPr>
            <w:r w:rsidRPr="003E74D8">
              <w:rPr>
                <w:rFonts w:ascii="CordiaUPC" w:hAnsi="CordiaUPC" w:cs="CordiaUPC" w:hint="cs"/>
                <w:szCs w:val="22"/>
              </w:rPr>
              <w:t>Increase/</w:t>
            </w:r>
          </w:p>
        </w:tc>
        <w:tc>
          <w:tcPr>
            <w:tcW w:w="993" w:type="dxa"/>
            <w:gridSpan w:val="2"/>
          </w:tcPr>
          <w:p w14:paraId="66F12318" w14:textId="77777777" w:rsidR="00FE7FE4" w:rsidRPr="003E74D8" w:rsidRDefault="00FE7FE4" w:rsidP="008D26CE">
            <w:pPr>
              <w:spacing w:line="220" w:lineRule="exact"/>
              <w:ind w:left="-127" w:right="-63"/>
              <w:jc w:val="center"/>
              <w:rPr>
                <w:rFonts w:ascii="CordiaUPC" w:hAnsi="CordiaUPC" w:cs="CordiaUPC"/>
                <w:szCs w:val="22"/>
              </w:rPr>
            </w:pPr>
            <w:r w:rsidRPr="003E74D8">
              <w:rPr>
                <w:rFonts w:ascii="CordiaUPC" w:hAnsi="CordiaUPC" w:cs="CordiaUPC" w:hint="cs"/>
                <w:szCs w:val="22"/>
              </w:rPr>
              <w:t>written-off/</w:t>
            </w:r>
          </w:p>
        </w:tc>
        <w:tc>
          <w:tcPr>
            <w:tcW w:w="815" w:type="dxa"/>
            <w:gridSpan w:val="2"/>
          </w:tcPr>
          <w:p w14:paraId="4BDC479B"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Ending</w:t>
            </w:r>
          </w:p>
        </w:tc>
        <w:tc>
          <w:tcPr>
            <w:tcW w:w="810" w:type="dxa"/>
            <w:vAlign w:val="bottom"/>
          </w:tcPr>
          <w:p w14:paraId="5CB3D0C3"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3" w:type="dxa"/>
          </w:tcPr>
          <w:p w14:paraId="795C9F4E" w14:textId="77777777" w:rsidR="00FE7FE4" w:rsidRPr="003E74D8" w:rsidRDefault="00FE7FE4" w:rsidP="008D26CE">
            <w:pPr>
              <w:spacing w:line="220" w:lineRule="exact"/>
              <w:ind w:left="-127" w:right="-63"/>
              <w:jc w:val="center"/>
              <w:rPr>
                <w:rFonts w:ascii="CordiaUPC" w:hAnsi="CordiaUPC" w:cs="CordiaUPC"/>
                <w:szCs w:val="22"/>
              </w:rPr>
            </w:pPr>
          </w:p>
        </w:tc>
        <w:tc>
          <w:tcPr>
            <w:tcW w:w="1134" w:type="dxa"/>
            <w:vAlign w:val="bottom"/>
          </w:tcPr>
          <w:p w14:paraId="715864B3" w14:textId="77777777" w:rsidR="00FE7FE4" w:rsidRPr="003E74D8" w:rsidRDefault="00FE7FE4" w:rsidP="008D26CE">
            <w:pPr>
              <w:spacing w:line="22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adjustments</w:t>
            </w:r>
          </w:p>
        </w:tc>
        <w:tc>
          <w:tcPr>
            <w:tcW w:w="993" w:type="dxa"/>
            <w:gridSpan w:val="2"/>
            <w:vAlign w:val="bottom"/>
          </w:tcPr>
          <w:p w14:paraId="671C207C" w14:textId="77777777"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850" w:type="dxa"/>
            <w:vAlign w:val="bottom"/>
          </w:tcPr>
          <w:p w14:paraId="3D171FD2"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2" w:type="dxa"/>
          </w:tcPr>
          <w:p w14:paraId="3B2C8EE9" w14:textId="77777777" w:rsidR="00FE7FE4" w:rsidRPr="003E74D8" w:rsidRDefault="00FE7FE4" w:rsidP="008D26CE">
            <w:pPr>
              <w:spacing w:line="220" w:lineRule="exact"/>
              <w:ind w:left="-109" w:right="-63"/>
              <w:jc w:val="center"/>
              <w:rPr>
                <w:rFonts w:ascii="CordiaUPC" w:hAnsi="CordiaUPC" w:cs="CordiaUPC"/>
                <w:szCs w:val="22"/>
              </w:rPr>
            </w:pPr>
            <w:r w:rsidRPr="003E74D8">
              <w:rPr>
                <w:rFonts w:ascii="CordiaUPC" w:hAnsi="CordiaUPC" w:cs="CordiaUPC" w:hint="cs"/>
                <w:szCs w:val="22"/>
              </w:rPr>
              <w:t>during</w:t>
            </w:r>
          </w:p>
        </w:tc>
        <w:tc>
          <w:tcPr>
            <w:tcW w:w="993" w:type="dxa"/>
            <w:vAlign w:val="bottom"/>
          </w:tcPr>
          <w:p w14:paraId="37734F65" w14:textId="77777777" w:rsidR="00FE7FE4" w:rsidRPr="003E74D8" w:rsidRDefault="00FE7FE4" w:rsidP="008D26CE">
            <w:pPr>
              <w:spacing w:line="220" w:lineRule="exact"/>
              <w:ind w:left="-93" w:right="-63"/>
              <w:jc w:val="center"/>
              <w:rPr>
                <w:rFonts w:ascii="CordiaUPC" w:hAnsi="CordiaUPC" w:cs="CordiaUPC"/>
                <w:szCs w:val="22"/>
                <w:lang w:val="en-US"/>
              </w:rPr>
            </w:pPr>
            <w:r w:rsidRPr="003E74D8">
              <w:rPr>
                <w:rFonts w:ascii="CordiaUPC" w:hAnsi="CordiaUPC" w:cs="CordiaUPC" w:hint="cs"/>
                <w:szCs w:val="22"/>
                <w:lang w:val="en-US"/>
              </w:rPr>
              <w:t>written-off/</w:t>
            </w:r>
          </w:p>
        </w:tc>
        <w:tc>
          <w:tcPr>
            <w:tcW w:w="850" w:type="dxa"/>
            <w:gridSpan w:val="2"/>
            <w:vAlign w:val="bottom"/>
          </w:tcPr>
          <w:p w14:paraId="5DB9ABDC" w14:textId="77777777"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991" w:type="dxa"/>
            <w:gridSpan w:val="2"/>
            <w:vAlign w:val="bottom"/>
          </w:tcPr>
          <w:p w14:paraId="3702EC6A" w14:textId="1BF6A7F2" w:rsidR="00FE7FE4" w:rsidRPr="003E74D8" w:rsidRDefault="00FE7FE4" w:rsidP="008D26CE">
            <w:pPr>
              <w:spacing w:line="220" w:lineRule="exact"/>
              <w:ind w:left="-127" w:right="-63"/>
              <w:jc w:val="center"/>
              <w:rPr>
                <w:rFonts w:ascii="CordiaUPC" w:hAnsi="CordiaUPC" w:cs="CordiaUPC"/>
                <w:szCs w:val="22"/>
                <w:lang w:val="en-US"/>
              </w:rPr>
            </w:pPr>
            <w:r w:rsidRPr="003F1F2A">
              <w:rPr>
                <w:rFonts w:ascii="CordiaUPC" w:hAnsi="CordiaUPC" w:cs="CordiaUPC" w:hint="cs"/>
                <w:color w:val="000000"/>
                <w:szCs w:val="22"/>
                <w:lang w:val="en-US" w:bidi="th-TH"/>
              </w:rPr>
              <w:t>30 June</w:t>
            </w:r>
          </w:p>
        </w:tc>
      </w:tr>
      <w:tr w:rsidR="00FE7FE4" w:rsidRPr="003E74D8" w14:paraId="36832D29" w14:textId="77777777" w:rsidTr="00FE7FE4">
        <w:tc>
          <w:tcPr>
            <w:tcW w:w="1439" w:type="dxa"/>
          </w:tcPr>
          <w:p w14:paraId="276C8F53" w14:textId="77777777" w:rsidR="00FE7FE4" w:rsidRPr="003E74D8" w:rsidRDefault="00FE7FE4" w:rsidP="008D26CE">
            <w:pPr>
              <w:spacing w:line="220" w:lineRule="exact"/>
              <w:ind w:left="-127" w:right="-63"/>
              <w:jc w:val="center"/>
              <w:rPr>
                <w:rFonts w:ascii="CordiaUPC" w:eastAsia="Angsana New" w:hAnsi="CordiaUPC" w:cs="CordiaUPC"/>
                <w:kern w:val="28"/>
                <w:szCs w:val="22"/>
                <w:highlight w:val="yellow"/>
              </w:rPr>
            </w:pPr>
          </w:p>
        </w:tc>
        <w:tc>
          <w:tcPr>
            <w:tcW w:w="791" w:type="dxa"/>
            <w:vAlign w:val="bottom"/>
          </w:tcPr>
          <w:p w14:paraId="0AC31BA7" w14:textId="6710AD2C" w:rsidR="00FE7FE4" w:rsidRPr="003E74D8" w:rsidRDefault="00FE7FE4" w:rsidP="008D26CE">
            <w:pPr>
              <w:spacing w:line="220" w:lineRule="exact"/>
              <w:ind w:left="-127" w:right="-63"/>
              <w:jc w:val="center"/>
              <w:rPr>
                <w:rFonts w:ascii="CordiaUPC" w:eastAsia="Angsana New" w:hAnsi="CordiaUPC" w:cs="CordiaUPC"/>
                <w:kern w:val="28"/>
                <w:szCs w:val="22"/>
                <w:cs/>
                <w:lang w:bidi="th-TH"/>
              </w:rPr>
            </w:pPr>
            <w:r w:rsidRPr="003E74D8">
              <w:rPr>
                <w:rFonts w:ascii="CordiaUPC" w:eastAsia="Angsana New" w:hAnsi="CordiaUPC" w:cs="CordiaUPC" w:hint="cs"/>
                <w:kern w:val="28"/>
                <w:szCs w:val="22"/>
              </w:rPr>
              <w:t>202</w:t>
            </w:r>
            <w:r>
              <w:rPr>
                <w:rFonts w:ascii="CordiaUPC" w:eastAsia="Angsana New" w:hAnsi="CordiaUPC" w:cs="CordiaUPC"/>
                <w:kern w:val="28"/>
                <w:szCs w:val="22"/>
              </w:rPr>
              <w:t>1</w:t>
            </w:r>
          </w:p>
        </w:tc>
        <w:tc>
          <w:tcPr>
            <w:tcW w:w="851" w:type="dxa"/>
            <w:vAlign w:val="bottom"/>
          </w:tcPr>
          <w:p w14:paraId="7A08877E"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802" w:type="dxa"/>
            <w:vAlign w:val="bottom"/>
          </w:tcPr>
          <w:p w14:paraId="05567255" w14:textId="77777777" w:rsidR="00FE7FE4" w:rsidRPr="003E74D8" w:rsidRDefault="00FE7FE4" w:rsidP="008D26CE">
            <w:pPr>
              <w:spacing w:line="220" w:lineRule="exact"/>
              <w:ind w:left="-127" w:right="-63"/>
              <w:jc w:val="center"/>
              <w:rPr>
                <w:rFonts w:ascii="CordiaUPC" w:hAnsi="CordiaUPC" w:cs="CordiaUPC"/>
                <w:szCs w:val="22"/>
              </w:rPr>
            </w:pPr>
            <w:r w:rsidRPr="003E74D8">
              <w:rPr>
                <w:rFonts w:ascii="CordiaUPC" w:hAnsi="CordiaUPC" w:cs="CordiaUPC" w:hint="cs"/>
                <w:szCs w:val="22"/>
              </w:rPr>
              <w:t>transfers in</w:t>
            </w:r>
          </w:p>
        </w:tc>
        <w:tc>
          <w:tcPr>
            <w:tcW w:w="993" w:type="dxa"/>
            <w:gridSpan w:val="2"/>
            <w:vAlign w:val="bottom"/>
          </w:tcPr>
          <w:p w14:paraId="606CECDC" w14:textId="77777777" w:rsidR="00FE7FE4" w:rsidRPr="003E74D8" w:rsidRDefault="00FE7FE4" w:rsidP="008D26CE">
            <w:pPr>
              <w:spacing w:line="220" w:lineRule="exact"/>
              <w:ind w:left="-127" w:right="-96"/>
              <w:jc w:val="center"/>
              <w:rPr>
                <w:rFonts w:ascii="CordiaUPC" w:hAnsi="CordiaUPC" w:cs="CordiaUPC"/>
                <w:szCs w:val="22"/>
                <w:lang w:val="en-US"/>
              </w:rPr>
            </w:pPr>
            <w:r w:rsidRPr="003E74D8">
              <w:rPr>
                <w:rFonts w:ascii="CordiaUPC" w:hAnsi="CordiaUPC" w:cs="CordiaUPC" w:hint="cs"/>
                <w:szCs w:val="22"/>
                <w:lang w:val="en-US"/>
              </w:rPr>
              <w:t>transfers out</w:t>
            </w:r>
          </w:p>
        </w:tc>
        <w:tc>
          <w:tcPr>
            <w:tcW w:w="815" w:type="dxa"/>
            <w:gridSpan w:val="2"/>
          </w:tcPr>
          <w:p w14:paraId="4DC7A6C9"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810" w:type="dxa"/>
            <w:vAlign w:val="bottom"/>
          </w:tcPr>
          <w:p w14:paraId="7F565850"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3" w:type="dxa"/>
            <w:vAlign w:val="bottom"/>
          </w:tcPr>
          <w:p w14:paraId="2E86F976"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Depreciation</w:t>
            </w:r>
          </w:p>
        </w:tc>
        <w:tc>
          <w:tcPr>
            <w:tcW w:w="1134" w:type="dxa"/>
            <w:vAlign w:val="bottom"/>
          </w:tcPr>
          <w:p w14:paraId="0B1CFC36" w14:textId="77777777" w:rsidR="00FE7FE4" w:rsidRPr="003E74D8" w:rsidRDefault="00FE7FE4" w:rsidP="008D26CE">
            <w:pPr>
              <w:spacing w:line="22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from revaluation</w:t>
            </w:r>
          </w:p>
        </w:tc>
        <w:tc>
          <w:tcPr>
            <w:tcW w:w="993" w:type="dxa"/>
            <w:gridSpan w:val="2"/>
            <w:vAlign w:val="bottom"/>
          </w:tcPr>
          <w:p w14:paraId="72045D02" w14:textId="77777777"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850" w:type="dxa"/>
            <w:vAlign w:val="bottom"/>
          </w:tcPr>
          <w:p w14:paraId="2C711B2D" w14:textId="77777777" w:rsidR="00FE7FE4" w:rsidRPr="003E74D8" w:rsidRDefault="00FE7FE4" w:rsidP="008D26CE">
            <w:pPr>
              <w:spacing w:line="22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2" w:type="dxa"/>
            <w:vAlign w:val="bottom"/>
          </w:tcPr>
          <w:p w14:paraId="0A2C5429" w14:textId="4C5BD64E" w:rsidR="00FE7FE4" w:rsidRPr="003E74D8" w:rsidRDefault="00FE7FE4" w:rsidP="008D26CE">
            <w:pPr>
              <w:spacing w:line="220" w:lineRule="exact"/>
              <w:ind w:left="-109" w:right="-63"/>
              <w:jc w:val="center"/>
              <w:rPr>
                <w:rFonts w:ascii="CordiaUPC" w:hAnsi="CordiaUPC" w:cs="CordiaUPC"/>
                <w:szCs w:val="22"/>
              </w:rPr>
            </w:pPr>
            <w:r w:rsidRPr="003E74D8">
              <w:rPr>
                <w:rFonts w:ascii="CordiaUPC" w:hAnsi="CordiaUPC" w:cs="CordiaUPC" w:hint="cs"/>
                <w:szCs w:val="22"/>
              </w:rPr>
              <w:t xml:space="preserve">the </w:t>
            </w:r>
            <w:r w:rsidRPr="001433BF">
              <w:rPr>
                <w:rFonts w:ascii="CordiaUPC" w:hAnsi="CordiaUPC" w:cs="CordiaUPC"/>
                <w:szCs w:val="22"/>
              </w:rPr>
              <w:t>period</w:t>
            </w:r>
          </w:p>
        </w:tc>
        <w:tc>
          <w:tcPr>
            <w:tcW w:w="993" w:type="dxa"/>
            <w:vAlign w:val="bottom"/>
          </w:tcPr>
          <w:p w14:paraId="61A54EF5" w14:textId="77777777" w:rsidR="00FE7FE4" w:rsidRPr="003E74D8" w:rsidRDefault="00FE7FE4" w:rsidP="008D26CE">
            <w:pPr>
              <w:spacing w:line="220" w:lineRule="exact"/>
              <w:ind w:left="-93" w:right="-63"/>
              <w:rPr>
                <w:rFonts w:ascii="CordiaUPC" w:hAnsi="CordiaUPC" w:cs="CordiaUPC"/>
                <w:szCs w:val="22"/>
                <w:lang w:val="en-US"/>
              </w:rPr>
            </w:pPr>
            <w:r w:rsidRPr="003E74D8">
              <w:rPr>
                <w:rFonts w:ascii="CordiaUPC" w:hAnsi="CordiaUPC" w:cs="CordiaUPC" w:hint="cs"/>
                <w:szCs w:val="22"/>
                <w:lang w:val="en-US"/>
              </w:rPr>
              <w:t>transfers out</w:t>
            </w:r>
          </w:p>
        </w:tc>
        <w:tc>
          <w:tcPr>
            <w:tcW w:w="850" w:type="dxa"/>
            <w:gridSpan w:val="2"/>
            <w:vAlign w:val="bottom"/>
          </w:tcPr>
          <w:p w14:paraId="1DD2F156" w14:textId="77777777"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991" w:type="dxa"/>
            <w:gridSpan w:val="2"/>
            <w:vAlign w:val="bottom"/>
          </w:tcPr>
          <w:p w14:paraId="40812C09" w14:textId="3D0B051F" w:rsidR="00FE7FE4" w:rsidRPr="003E74D8" w:rsidRDefault="00FE7FE4" w:rsidP="008D26CE">
            <w:pPr>
              <w:spacing w:line="220" w:lineRule="exact"/>
              <w:ind w:left="-127" w:right="-63"/>
              <w:jc w:val="center"/>
              <w:rPr>
                <w:rFonts w:ascii="CordiaUPC" w:hAnsi="CordiaUPC" w:cs="CordiaUPC"/>
                <w:szCs w:val="22"/>
                <w:lang w:val="en-US"/>
              </w:rPr>
            </w:pPr>
            <w:r w:rsidRPr="003E74D8">
              <w:rPr>
                <w:rFonts w:ascii="CordiaUPC" w:hAnsi="CordiaUPC" w:cs="CordiaUPC" w:hint="cs"/>
                <w:szCs w:val="22"/>
                <w:lang w:val="en-US"/>
              </w:rPr>
              <w:t>202</w:t>
            </w:r>
            <w:r>
              <w:rPr>
                <w:rFonts w:ascii="CordiaUPC" w:hAnsi="CordiaUPC" w:cs="CordiaUPC"/>
                <w:szCs w:val="22"/>
                <w:lang w:val="en-US"/>
              </w:rPr>
              <w:t>1</w:t>
            </w:r>
          </w:p>
        </w:tc>
      </w:tr>
      <w:tr w:rsidR="00FE7FE4" w:rsidRPr="003E74D8" w14:paraId="4E8C291D" w14:textId="77777777" w:rsidTr="00B21DB7">
        <w:trPr>
          <w:gridAfter w:val="1"/>
          <w:wAfter w:w="39" w:type="dxa"/>
        </w:trPr>
        <w:tc>
          <w:tcPr>
            <w:tcW w:w="1439" w:type="dxa"/>
          </w:tcPr>
          <w:p w14:paraId="61685A34" w14:textId="77777777" w:rsidR="00FE7FE4" w:rsidRPr="003E74D8" w:rsidRDefault="00FE7FE4" w:rsidP="008D26CE">
            <w:pPr>
              <w:spacing w:line="220" w:lineRule="exact"/>
              <w:rPr>
                <w:rFonts w:ascii="CordiaUPC" w:hAnsi="CordiaUPC" w:cs="CordiaUPC"/>
                <w:szCs w:val="22"/>
                <w:cs/>
                <w:lang w:bidi="th-TH"/>
              </w:rPr>
            </w:pPr>
          </w:p>
        </w:tc>
        <w:tc>
          <w:tcPr>
            <w:tcW w:w="791" w:type="dxa"/>
          </w:tcPr>
          <w:p w14:paraId="7B5974B3" w14:textId="77777777" w:rsidR="00FE7FE4" w:rsidRPr="003E74D8" w:rsidRDefault="00FE7FE4" w:rsidP="008D26CE">
            <w:pPr>
              <w:spacing w:line="220" w:lineRule="exact"/>
              <w:ind w:left="-127" w:right="-63"/>
              <w:jc w:val="center"/>
              <w:rPr>
                <w:rFonts w:ascii="CordiaUPC" w:hAnsi="CordiaUPC" w:cs="CordiaUPC"/>
                <w:i/>
                <w:iCs/>
                <w:szCs w:val="22"/>
                <w:lang w:val="en-US"/>
              </w:rPr>
            </w:pPr>
          </w:p>
        </w:tc>
        <w:tc>
          <w:tcPr>
            <w:tcW w:w="12028" w:type="dxa"/>
            <w:gridSpan w:val="17"/>
          </w:tcPr>
          <w:p w14:paraId="31DEE1E0" w14:textId="0C4286EB" w:rsidR="00FE7FE4" w:rsidRPr="003E74D8" w:rsidRDefault="00FE7FE4" w:rsidP="008D26CE">
            <w:pPr>
              <w:spacing w:line="220" w:lineRule="exact"/>
              <w:ind w:left="-127" w:right="-63"/>
              <w:jc w:val="center"/>
              <w:rPr>
                <w:rFonts w:ascii="CordiaUPC" w:hAnsi="CordiaUPC" w:cs="CordiaUPC"/>
                <w:i/>
                <w:iCs/>
                <w:szCs w:val="22"/>
                <w:lang w:val="en-US"/>
              </w:rPr>
            </w:pPr>
            <w:r w:rsidRPr="003E74D8">
              <w:rPr>
                <w:rFonts w:ascii="CordiaUPC" w:hAnsi="CordiaUPC" w:cs="CordiaUPC" w:hint="cs"/>
                <w:i/>
                <w:iCs/>
                <w:szCs w:val="22"/>
                <w:lang w:val="en-US"/>
              </w:rPr>
              <w:t>(in million Baht)</w:t>
            </w:r>
          </w:p>
        </w:tc>
      </w:tr>
      <w:tr w:rsidR="00FE7FE4" w:rsidRPr="003E74D8" w14:paraId="4CAA7F18" w14:textId="77777777" w:rsidTr="00FE7FE4">
        <w:tc>
          <w:tcPr>
            <w:tcW w:w="1439" w:type="dxa"/>
          </w:tcPr>
          <w:p w14:paraId="72121619" w14:textId="77777777" w:rsidR="00FE7FE4" w:rsidRPr="003E74D8" w:rsidRDefault="00FE7FE4" w:rsidP="008D26CE">
            <w:pPr>
              <w:spacing w:line="220" w:lineRule="exact"/>
              <w:ind w:right="-18"/>
              <w:rPr>
                <w:rFonts w:ascii="CordiaUPC" w:hAnsi="CordiaUPC" w:cs="CordiaUPC"/>
                <w:szCs w:val="22"/>
                <w:lang w:val="en-US"/>
              </w:rPr>
            </w:pPr>
            <w:r w:rsidRPr="003E74D8">
              <w:rPr>
                <w:rFonts w:ascii="CordiaUPC" w:hAnsi="CordiaUPC" w:cs="CordiaUPC" w:hint="cs"/>
                <w:szCs w:val="22"/>
                <w:lang w:val="en-US"/>
              </w:rPr>
              <w:t>Land</w:t>
            </w:r>
          </w:p>
        </w:tc>
        <w:tc>
          <w:tcPr>
            <w:tcW w:w="791" w:type="dxa"/>
          </w:tcPr>
          <w:p w14:paraId="3AE6B1BF" w14:textId="77777777" w:rsidR="00FE7FE4" w:rsidRPr="003E74D8" w:rsidRDefault="00FE7FE4" w:rsidP="008D26CE">
            <w:pPr>
              <w:tabs>
                <w:tab w:val="decimal" w:pos="675"/>
              </w:tabs>
              <w:spacing w:line="220" w:lineRule="exact"/>
              <w:ind w:right="-169"/>
              <w:rPr>
                <w:rFonts w:ascii="CordiaUPC" w:hAnsi="CordiaUPC" w:cs="CordiaUPC"/>
                <w:szCs w:val="22"/>
                <w:cs/>
                <w:lang w:bidi="th-TH"/>
              </w:rPr>
            </w:pPr>
          </w:p>
        </w:tc>
        <w:tc>
          <w:tcPr>
            <w:tcW w:w="851" w:type="dxa"/>
          </w:tcPr>
          <w:p w14:paraId="3F3DBF2F" w14:textId="77777777" w:rsidR="00FE7FE4" w:rsidRPr="003E74D8" w:rsidRDefault="00FE7FE4" w:rsidP="008D26CE">
            <w:pPr>
              <w:tabs>
                <w:tab w:val="decimal" w:pos="599"/>
              </w:tabs>
              <w:spacing w:line="220" w:lineRule="exact"/>
              <w:ind w:right="-169"/>
              <w:rPr>
                <w:rFonts w:ascii="CordiaUPC" w:hAnsi="CordiaUPC" w:cs="CordiaUPC"/>
                <w:szCs w:val="22"/>
              </w:rPr>
            </w:pPr>
          </w:p>
        </w:tc>
        <w:tc>
          <w:tcPr>
            <w:tcW w:w="802" w:type="dxa"/>
            <w:vAlign w:val="bottom"/>
          </w:tcPr>
          <w:p w14:paraId="221920B1" w14:textId="77777777" w:rsidR="00FE7FE4" w:rsidRPr="003E74D8" w:rsidRDefault="00FE7FE4" w:rsidP="008D26CE">
            <w:pPr>
              <w:tabs>
                <w:tab w:val="decimal" w:pos="576"/>
              </w:tabs>
              <w:spacing w:line="220" w:lineRule="exact"/>
              <w:ind w:right="-169"/>
              <w:rPr>
                <w:rFonts w:ascii="CordiaUPC" w:hAnsi="CordiaUPC" w:cs="CordiaUPC"/>
                <w:szCs w:val="22"/>
              </w:rPr>
            </w:pPr>
          </w:p>
        </w:tc>
        <w:tc>
          <w:tcPr>
            <w:tcW w:w="993" w:type="dxa"/>
            <w:gridSpan w:val="2"/>
            <w:vAlign w:val="bottom"/>
          </w:tcPr>
          <w:p w14:paraId="3907F7AC" w14:textId="77777777" w:rsidR="00FE7FE4" w:rsidRPr="003E74D8" w:rsidRDefault="00FE7FE4" w:rsidP="008D26CE">
            <w:pPr>
              <w:tabs>
                <w:tab w:val="decimal" w:pos="735"/>
              </w:tabs>
              <w:spacing w:line="220" w:lineRule="exact"/>
              <w:ind w:right="-169"/>
              <w:rPr>
                <w:rFonts w:ascii="CordiaUPC" w:hAnsi="CordiaUPC" w:cs="CordiaUPC"/>
                <w:szCs w:val="22"/>
              </w:rPr>
            </w:pPr>
          </w:p>
        </w:tc>
        <w:tc>
          <w:tcPr>
            <w:tcW w:w="815" w:type="dxa"/>
            <w:gridSpan w:val="2"/>
          </w:tcPr>
          <w:p w14:paraId="01B5655E" w14:textId="77777777" w:rsidR="00FE7FE4" w:rsidRPr="003E74D8" w:rsidRDefault="00FE7FE4" w:rsidP="008D26CE">
            <w:pPr>
              <w:tabs>
                <w:tab w:val="decimal" w:pos="558"/>
              </w:tabs>
              <w:spacing w:line="220" w:lineRule="exact"/>
              <w:ind w:right="-169"/>
              <w:rPr>
                <w:rFonts w:ascii="CordiaUPC" w:hAnsi="CordiaUPC" w:cs="CordiaUPC"/>
                <w:szCs w:val="22"/>
              </w:rPr>
            </w:pPr>
          </w:p>
        </w:tc>
        <w:tc>
          <w:tcPr>
            <w:tcW w:w="810" w:type="dxa"/>
            <w:vAlign w:val="bottom"/>
          </w:tcPr>
          <w:p w14:paraId="26FE7F7F" w14:textId="77777777" w:rsidR="00FE7FE4" w:rsidRPr="003E74D8" w:rsidRDefault="00FE7FE4" w:rsidP="008D26CE">
            <w:pPr>
              <w:tabs>
                <w:tab w:val="decimal" w:pos="558"/>
              </w:tabs>
              <w:spacing w:line="220" w:lineRule="exact"/>
              <w:ind w:right="-169"/>
              <w:rPr>
                <w:rFonts w:ascii="CordiaUPC" w:hAnsi="CordiaUPC" w:cs="CordiaUPC"/>
                <w:szCs w:val="22"/>
              </w:rPr>
            </w:pPr>
          </w:p>
        </w:tc>
        <w:tc>
          <w:tcPr>
            <w:tcW w:w="993" w:type="dxa"/>
            <w:vAlign w:val="bottom"/>
          </w:tcPr>
          <w:p w14:paraId="0C6DF565" w14:textId="77777777" w:rsidR="00FE7FE4" w:rsidRPr="003E74D8" w:rsidRDefault="00FE7FE4" w:rsidP="008D26CE">
            <w:pPr>
              <w:tabs>
                <w:tab w:val="decimal" w:pos="675"/>
              </w:tabs>
              <w:spacing w:line="220" w:lineRule="exact"/>
              <w:ind w:right="-169"/>
              <w:rPr>
                <w:rFonts w:ascii="CordiaUPC" w:hAnsi="CordiaUPC" w:cs="CordiaUPC"/>
                <w:szCs w:val="22"/>
              </w:rPr>
            </w:pPr>
          </w:p>
        </w:tc>
        <w:tc>
          <w:tcPr>
            <w:tcW w:w="1134" w:type="dxa"/>
            <w:vAlign w:val="bottom"/>
          </w:tcPr>
          <w:p w14:paraId="716BEE64" w14:textId="77777777" w:rsidR="00FE7FE4" w:rsidRPr="003E74D8" w:rsidRDefault="00FE7FE4" w:rsidP="008D26CE">
            <w:pPr>
              <w:tabs>
                <w:tab w:val="decimal" w:pos="675"/>
              </w:tabs>
              <w:spacing w:line="220" w:lineRule="exact"/>
              <w:ind w:right="-18"/>
              <w:rPr>
                <w:rFonts w:ascii="CordiaUPC" w:hAnsi="CordiaUPC" w:cs="CordiaUPC"/>
                <w:szCs w:val="22"/>
                <w:cs/>
                <w:lang w:bidi="th-TH"/>
              </w:rPr>
            </w:pPr>
          </w:p>
        </w:tc>
        <w:tc>
          <w:tcPr>
            <w:tcW w:w="993" w:type="dxa"/>
            <w:gridSpan w:val="2"/>
            <w:vAlign w:val="bottom"/>
          </w:tcPr>
          <w:p w14:paraId="54A57633" w14:textId="77777777" w:rsidR="00FE7FE4" w:rsidRPr="003E74D8" w:rsidRDefault="00FE7FE4" w:rsidP="008D26CE">
            <w:pPr>
              <w:tabs>
                <w:tab w:val="left" w:pos="552"/>
              </w:tabs>
              <w:spacing w:line="220" w:lineRule="exact"/>
              <w:ind w:left="-65" w:right="-169"/>
              <w:jc w:val="center"/>
              <w:rPr>
                <w:rFonts w:ascii="CordiaUPC" w:hAnsi="CordiaUPC" w:cs="CordiaUPC"/>
                <w:szCs w:val="22"/>
                <w:lang w:val="en-US"/>
              </w:rPr>
            </w:pPr>
          </w:p>
        </w:tc>
        <w:tc>
          <w:tcPr>
            <w:tcW w:w="850" w:type="dxa"/>
            <w:vAlign w:val="bottom"/>
          </w:tcPr>
          <w:p w14:paraId="6AB476BD" w14:textId="77777777" w:rsidR="00FE7FE4" w:rsidRPr="003E74D8" w:rsidRDefault="00FE7FE4" w:rsidP="008D26CE">
            <w:pPr>
              <w:tabs>
                <w:tab w:val="decimal" w:pos="675"/>
              </w:tabs>
              <w:spacing w:line="220" w:lineRule="exact"/>
              <w:ind w:right="-169"/>
              <w:rPr>
                <w:rFonts w:ascii="CordiaUPC" w:hAnsi="CordiaUPC" w:cs="CordiaUPC"/>
                <w:szCs w:val="22"/>
              </w:rPr>
            </w:pPr>
          </w:p>
        </w:tc>
        <w:tc>
          <w:tcPr>
            <w:tcW w:w="992" w:type="dxa"/>
          </w:tcPr>
          <w:p w14:paraId="283C264D" w14:textId="77777777" w:rsidR="00FE7FE4" w:rsidRPr="003E74D8" w:rsidRDefault="00FE7FE4" w:rsidP="008D26CE">
            <w:pPr>
              <w:tabs>
                <w:tab w:val="decimal" w:pos="555"/>
              </w:tabs>
              <w:spacing w:line="220" w:lineRule="exact"/>
              <w:ind w:right="-169"/>
              <w:rPr>
                <w:rFonts w:ascii="CordiaUPC" w:hAnsi="CordiaUPC" w:cs="CordiaUPC"/>
                <w:szCs w:val="22"/>
              </w:rPr>
            </w:pPr>
          </w:p>
        </w:tc>
        <w:tc>
          <w:tcPr>
            <w:tcW w:w="993" w:type="dxa"/>
            <w:vAlign w:val="bottom"/>
          </w:tcPr>
          <w:p w14:paraId="26961232" w14:textId="77777777" w:rsidR="00FE7FE4" w:rsidRPr="003E74D8" w:rsidRDefault="00FE7FE4" w:rsidP="008D26CE">
            <w:pPr>
              <w:tabs>
                <w:tab w:val="decimal" w:pos="747"/>
              </w:tabs>
              <w:spacing w:line="220" w:lineRule="exact"/>
              <w:ind w:right="-18"/>
              <w:rPr>
                <w:rFonts w:ascii="CordiaUPC" w:hAnsi="CordiaUPC" w:cs="CordiaUPC"/>
                <w:szCs w:val="22"/>
                <w:lang w:val="en-US"/>
              </w:rPr>
            </w:pPr>
          </w:p>
        </w:tc>
        <w:tc>
          <w:tcPr>
            <w:tcW w:w="850" w:type="dxa"/>
            <w:gridSpan w:val="2"/>
          </w:tcPr>
          <w:p w14:paraId="6644C0CF" w14:textId="77777777" w:rsidR="00FE7FE4" w:rsidRPr="003E74D8" w:rsidRDefault="00FE7FE4" w:rsidP="008D26CE">
            <w:pPr>
              <w:tabs>
                <w:tab w:val="decimal" w:pos="955"/>
              </w:tabs>
              <w:spacing w:line="220" w:lineRule="exact"/>
              <w:ind w:right="-18"/>
              <w:rPr>
                <w:rFonts w:ascii="CordiaUPC" w:hAnsi="CordiaUPC" w:cs="CordiaUPC"/>
                <w:szCs w:val="22"/>
                <w:lang w:val="en-US" w:bidi="th-TH"/>
              </w:rPr>
            </w:pPr>
          </w:p>
        </w:tc>
        <w:tc>
          <w:tcPr>
            <w:tcW w:w="991" w:type="dxa"/>
            <w:gridSpan w:val="2"/>
            <w:vAlign w:val="bottom"/>
          </w:tcPr>
          <w:p w14:paraId="76A5AB53" w14:textId="77777777" w:rsidR="00FE7FE4" w:rsidRPr="003E74D8" w:rsidRDefault="00FE7FE4" w:rsidP="008D26CE">
            <w:pPr>
              <w:tabs>
                <w:tab w:val="decimal" w:pos="596"/>
              </w:tabs>
              <w:spacing w:line="220" w:lineRule="exact"/>
              <w:ind w:right="-18"/>
              <w:rPr>
                <w:rFonts w:ascii="CordiaUPC" w:hAnsi="CordiaUPC" w:cs="CordiaUPC"/>
                <w:szCs w:val="22"/>
                <w:lang w:val="en-US" w:bidi="th-TH"/>
              </w:rPr>
            </w:pPr>
          </w:p>
        </w:tc>
      </w:tr>
      <w:tr w:rsidR="00FE7FE4" w:rsidRPr="003E74D8" w14:paraId="280CD471" w14:textId="77777777" w:rsidTr="00FE7FE4">
        <w:tc>
          <w:tcPr>
            <w:tcW w:w="1439" w:type="dxa"/>
            <w:vAlign w:val="bottom"/>
          </w:tcPr>
          <w:p w14:paraId="43DAA3F2" w14:textId="77777777" w:rsidR="00FE7FE4" w:rsidRPr="003E74D8" w:rsidRDefault="00FE7FE4" w:rsidP="0001518A">
            <w:pPr>
              <w:spacing w:line="220" w:lineRule="exact"/>
              <w:ind w:right="-18"/>
              <w:rPr>
                <w:rFonts w:ascii="CordiaUPC" w:hAnsi="CordiaUPC" w:cs="CordiaUPC"/>
                <w:szCs w:val="22"/>
                <w:lang w:val="en-US"/>
              </w:rPr>
            </w:pPr>
            <w:r w:rsidRPr="003E74D8">
              <w:rPr>
                <w:rFonts w:ascii="CordiaUPC" w:hAnsi="CordiaUPC" w:cs="CordiaUPC" w:hint="cs"/>
                <w:szCs w:val="22"/>
                <w:lang w:val="en-US"/>
              </w:rPr>
              <w:t>-  Cost</w:t>
            </w:r>
          </w:p>
        </w:tc>
        <w:tc>
          <w:tcPr>
            <w:tcW w:w="791" w:type="dxa"/>
            <w:vAlign w:val="bottom"/>
          </w:tcPr>
          <w:p w14:paraId="35D047CB" w14:textId="73285CD6" w:rsidR="00FE7FE4" w:rsidRPr="003E74D8" w:rsidRDefault="00FE7FE4" w:rsidP="0001518A">
            <w:pPr>
              <w:tabs>
                <w:tab w:val="decimal" w:pos="570"/>
              </w:tabs>
              <w:spacing w:line="220" w:lineRule="exact"/>
              <w:ind w:right="-169"/>
              <w:rPr>
                <w:rFonts w:ascii="CordiaUPC" w:hAnsi="CordiaUPC" w:cs="CordiaUPC"/>
                <w:szCs w:val="22"/>
                <w:lang w:val="en-US" w:bidi="th-TH"/>
              </w:rPr>
            </w:pPr>
            <w:r>
              <w:rPr>
                <w:rFonts w:ascii="CordiaUPC" w:hAnsi="CordiaUPC" w:cs="CordiaUPC"/>
                <w:szCs w:val="22"/>
              </w:rPr>
              <w:t>5,101</w:t>
            </w:r>
          </w:p>
        </w:tc>
        <w:tc>
          <w:tcPr>
            <w:tcW w:w="851" w:type="dxa"/>
            <w:vAlign w:val="bottom"/>
          </w:tcPr>
          <w:p w14:paraId="125EF829" w14:textId="6E7E82D0"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5,252</w:t>
            </w:r>
          </w:p>
        </w:tc>
        <w:tc>
          <w:tcPr>
            <w:tcW w:w="802" w:type="dxa"/>
            <w:vAlign w:val="bottom"/>
          </w:tcPr>
          <w:p w14:paraId="51F6784A" w14:textId="066D562F" w:rsidR="00FE7FE4" w:rsidRPr="003E74D8" w:rsidRDefault="00FE7FE4" w:rsidP="0001518A">
            <w:pPr>
              <w:tabs>
                <w:tab w:val="decimal" w:pos="594"/>
              </w:tabs>
              <w:spacing w:line="220" w:lineRule="exact"/>
              <w:ind w:right="-169"/>
              <w:rPr>
                <w:rFonts w:ascii="CordiaUPC" w:hAnsi="CordiaUPC" w:cs="CordiaUPC"/>
                <w:szCs w:val="22"/>
                <w:lang w:val="en-US" w:bidi="th-TH"/>
              </w:rPr>
            </w:pPr>
            <w:r>
              <w:rPr>
                <w:rFonts w:ascii="CordiaUPC" w:hAnsi="CordiaUPC" w:cs="CordiaUPC"/>
                <w:szCs w:val="22"/>
                <w:lang w:val="en-US" w:bidi="th-TH"/>
              </w:rPr>
              <w:t>-</w:t>
            </w:r>
          </w:p>
        </w:tc>
        <w:tc>
          <w:tcPr>
            <w:tcW w:w="993" w:type="dxa"/>
            <w:gridSpan w:val="2"/>
            <w:vAlign w:val="bottom"/>
          </w:tcPr>
          <w:p w14:paraId="77719C6D" w14:textId="2B8FFCDA"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(179)</w:t>
            </w:r>
          </w:p>
        </w:tc>
        <w:tc>
          <w:tcPr>
            <w:tcW w:w="815" w:type="dxa"/>
            <w:gridSpan w:val="2"/>
            <w:vAlign w:val="bottom"/>
          </w:tcPr>
          <w:p w14:paraId="5C8AF0DD" w14:textId="4DE3FE60" w:rsidR="00FE7FE4" w:rsidRPr="003E74D8" w:rsidRDefault="00FE7FE4" w:rsidP="0001518A">
            <w:pPr>
              <w:tabs>
                <w:tab w:val="decimal" w:pos="600"/>
              </w:tabs>
              <w:spacing w:line="220" w:lineRule="exact"/>
              <w:ind w:right="-169"/>
              <w:rPr>
                <w:rFonts w:ascii="CordiaUPC" w:hAnsi="CordiaUPC" w:cs="CordiaUPC"/>
                <w:szCs w:val="22"/>
              </w:rPr>
            </w:pPr>
            <w:r>
              <w:rPr>
                <w:rFonts w:ascii="CordiaUPC" w:hAnsi="CordiaUPC" w:cs="CordiaUPC"/>
                <w:szCs w:val="22"/>
              </w:rPr>
              <w:t>5,073</w:t>
            </w:r>
          </w:p>
        </w:tc>
        <w:tc>
          <w:tcPr>
            <w:tcW w:w="810" w:type="dxa"/>
            <w:vAlign w:val="bottom"/>
          </w:tcPr>
          <w:p w14:paraId="59474472" w14:textId="3EA29825"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lang w:bidi="th-TH"/>
              </w:rPr>
              <w:t>-</w:t>
            </w:r>
          </w:p>
        </w:tc>
        <w:tc>
          <w:tcPr>
            <w:tcW w:w="993" w:type="dxa"/>
            <w:vAlign w:val="bottom"/>
          </w:tcPr>
          <w:p w14:paraId="1E19B46A" w14:textId="7EB39329"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1134" w:type="dxa"/>
            <w:vAlign w:val="bottom"/>
          </w:tcPr>
          <w:p w14:paraId="5B2B08AB" w14:textId="4A219649" w:rsidR="00FE7FE4" w:rsidRPr="003E74D8" w:rsidRDefault="00FE7FE4" w:rsidP="0001518A">
            <w:pPr>
              <w:tabs>
                <w:tab w:val="decimal" w:pos="810"/>
              </w:tabs>
              <w:spacing w:line="220" w:lineRule="exact"/>
              <w:ind w:right="-18"/>
              <w:rPr>
                <w:rFonts w:ascii="CordiaUPC" w:hAnsi="CordiaUPC" w:cs="CordiaUPC"/>
                <w:szCs w:val="22"/>
              </w:rPr>
            </w:pPr>
            <w:r>
              <w:rPr>
                <w:rFonts w:ascii="CordiaUPC" w:hAnsi="CordiaUPC" w:cs="CordiaUPC"/>
                <w:szCs w:val="22"/>
              </w:rPr>
              <w:t>-</w:t>
            </w:r>
          </w:p>
        </w:tc>
        <w:tc>
          <w:tcPr>
            <w:tcW w:w="993" w:type="dxa"/>
            <w:gridSpan w:val="2"/>
            <w:vAlign w:val="bottom"/>
          </w:tcPr>
          <w:p w14:paraId="1CF870E0" w14:textId="058F5B3F" w:rsidR="00FE7FE4" w:rsidRPr="003E74D8" w:rsidRDefault="00FE7FE4" w:rsidP="0001518A">
            <w:pPr>
              <w:tabs>
                <w:tab w:val="decimal" w:pos="716"/>
              </w:tabs>
              <w:spacing w:line="220" w:lineRule="exact"/>
              <w:ind w:left="-65" w:right="-169"/>
              <w:rPr>
                <w:rFonts w:ascii="CordiaUPC" w:hAnsi="CordiaUPC" w:cs="CordiaUPC"/>
                <w:szCs w:val="22"/>
                <w:cs/>
                <w:lang w:bidi="th-TH"/>
              </w:rPr>
            </w:pPr>
            <w:r>
              <w:rPr>
                <w:rFonts w:ascii="CordiaUPC" w:hAnsi="CordiaUPC" w:cs="CordiaUPC"/>
                <w:szCs w:val="22"/>
                <w:lang w:bidi="th-TH"/>
              </w:rPr>
              <w:t>-</w:t>
            </w:r>
          </w:p>
        </w:tc>
        <w:tc>
          <w:tcPr>
            <w:tcW w:w="850" w:type="dxa"/>
            <w:vAlign w:val="bottom"/>
          </w:tcPr>
          <w:p w14:paraId="020EF24F" w14:textId="67AC2280" w:rsidR="00FE7FE4" w:rsidRPr="003E74D8" w:rsidRDefault="00FE7FE4" w:rsidP="0001518A">
            <w:pPr>
              <w:tabs>
                <w:tab w:val="decimal" w:pos="630"/>
              </w:tabs>
              <w:spacing w:line="220" w:lineRule="exact"/>
              <w:ind w:right="-169"/>
              <w:rPr>
                <w:rFonts w:ascii="CordiaUPC" w:hAnsi="CordiaUPC" w:cs="CordiaUPC"/>
                <w:szCs w:val="22"/>
                <w:lang w:val="en-US" w:bidi="th-TH"/>
              </w:rPr>
            </w:pPr>
            <w:r>
              <w:rPr>
                <w:rFonts w:ascii="CordiaUPC" w:hAnsi="CordiaUPC" w:cs="CordiaUPC"/>
                <w:szCs w:val="22"/>
              </w:rPr>
              <w:t>(151)</w:t>
            </w:r>
          </w:p>
        </w:tc>
        <w:tc>
          <w:tcPr>
            <w:tcW w:w="992" w:type="dxa"/>
            <w:vAlign w:val="bottom"/>
          </w:tcPr>
          <w:p w14:paraId="12726544" w14:textId="51B4858E"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993" w:type="dxa"/>
            <w:vAlign w:val="bottom"/>
          </w:tcPr>
          <w:p w14:paraId="49A3ADC2" w14:textId="1574787F" w:rsidR="00FE7FE4" w:rsidRPr="003E74D8" w:rsidRDefault="00FE7FE4" w:rsidP="0001518A">
            <w:pPr>
              <w:tabs>
                <w:tab w:val="decimal" w:pos="635"/>
              </w:tabs>
              <w:spacing w:line="220" w:lineRule="exact"/>
              <w:ind w:right="-169"/>
              <w:rPr>
                <w:rFonts w:ascii="CordiaUPC" w:hAnsi="CordiaUPC" w:cs="CordiaUPC"/>
                <w:szCs w:val="22"/>
              </w:rPr>
            </w:pPr>
            <w:r>
              <w:rPr>
                <w:rFonts w:ascii="CordiaUPC" w:hAnsi="CordiaUPC" w:cs="CordiaUPC"/>
                <w:szCs w:val="22"/>
              </w:rPr>
              <w:t>6</w:t>
            </w:r>
          </w:p>
        </w:tc>
        <w:tc>
          <w:tcPr>
            <w:tcW w:w="850" w:type="dxa"/>
            <w:gridSpan w:val="2"/>
            <w:vAlign w:val="bottom"/>
          </w:tcPr>
          <w:p w14:paraId="274DC3F8" w14:textId="303F66CC" w:rsidR="00FE7FE4" w:rsidRPr="003E74D8" w:rsidRDefault="00FE7FE4" w:rsidP="0001518A">
            <w:pPr>
              <w:tabs>
                <w:tab w:val="decimal" w:pos="635"/>
              </w:tabs>
              <w:spacing w:line="220" w:lineRule="exact"/>
              <w:ind w:left="51" w:right="-169"/>
              <w:rPr>
                <w:rFonts w:ascii="CordiaUPC" w:hAnsi="CordiaUPC" w:cs="CordiaUPC"/>
                <w:szCs w:val="22"/>
              </w:rPr>
            </w:pPr>
            <w:r>
              <w:rPr>
                <w:rFonts w:ascii="CordiaUPC" w:hAnsi="CordiaUPC" w:cs="CordiaUPC"/>
                <w:szCs w:val="22"/>
              </w:rPr>
              <w:t>(145)</w:t>
            </w:r>
          </w:p>
        </w:tc>
        <w:tc>
          <w:tcPr>
            <w:tcW w:w="991" w:type="dxa"/>
            <w:gridSpan w:val="2"/>
            <w:vAlign w:val="bottom"/>
          </w:tcPr>
          <w:p w14:paraId="6D63C86C" w14:textId="0B575E9A" w:rsidR="00FE7FE4" w:rsidRPr="003E74D8" w:rsidRDefault="00FE7FE4" w:rsidP="0001518A">
            <w:pPr>
              <w:tabs>
                <w:tab w:val="decimal" w:pos="748"/>
              </w:tabs>
              <w:spacing w:line="220" w:lineRule="exact"/>
              <w:ind w:left="51" w:right="-169"/>
              <w:rPr>
                <w:rFonts w:ascii="CordiaUPC" w:hAnsi="CordiaUPC" w:cs="CordiaUPC"/>
                <w:szCs w:val="22"/>
              </w:rPr>
            </w:pPr>
            <w:r>
              <w:rPr>
                <w:rFonts w:ascii="CordiaUPC" w:hAnsi="CordiaUPC" w:cs="CordiaUPC"/>
                <w:szCs w:val="22"/>
              </w:rPr>
              <w:t>4,928</w:t>
            </w:r>
          </w:p>
        </w:tc>
      </w:tr>
      <w:tr w:rsidR="00FE7FE4" w:rsidRPr="003E74D8" w14:paraId="0FDD7E7F" w14:textId="77777777" w:rsidTr="00FE7FE4">
        <w:tc>
          <w:tcPr>
            <w:tcW w:w="1439" w:type="dxa"/>
          </w:tcPr>
          <w:p w14:paraId="0F3EBA9C" w14:textId="77777777" w:rsidR="00FE7FE4" w:rsidRPr="003E74D8" w:rsidRDefault="00FE7FE4" w:rsidP="0001518A">
            <w:pPr>
              <w:tabs>
                <w:tab w:val="left" w:pos="252"/>
              </w:tabs>
              <w:autoSpaceDE w:val="0"/>
              <w:autoSpaceDN w:val="0"/>
              <w:adjustRightInd w:val="0"/>
              <w:spacing w:line="220" w:lineRule="exact"/>
              <w:rPr>
                <w:rFonts w:ascii="CordiaUPC" w:hAnsi="CordiaUPC" w:cs="CordiaUPC"/>
                <w:szCs w:val="22"/>
                <w:lang w:val="en-US"/>
              </w:rPr>
            </w:pPr>
            <w:r w:rsidRPr="003E74D8">
              <w:rPr>
                <w:rFonts w:ascii="CordiaUPC" w:hAnsi="CordiaUPC" w:cs="CordiaUPC" w:hint="cs"/>
                <w:szCs w:val="22"/>
                <w:lang w:val="en-US"/>
              </w:rPr>
              <w:t>-  Incremental</w:t>
            </w:r>
          </w:p>
          <w:p w14:paraId="7489B80D" w14:textId="6542C4A6" w:rsidR="00FE7FE4" w:rsidRPr="003E74D8" w:rsidRDefault="00FE7FE4" w:rsidP="0001518A">
            <w:pPr>
              <w:tabs>
                <w:tab w:val="left" w:pos="252"/>
              </w:tabs>
              <w:spacing w:line="220" w:lineRule="exact"/>
              <w:ind w:left="162" w:right="-18"/>
              <w:rPr>
                <w:rFonts w:ascii="CordiaUPC" w:hAnsi="CordiaUPC" w:cs="CordiaUPC"/>
                <w:szCs w:val="22"/>
                <w:lang w:val="en-US"/>
              </w:rPr>
            </w:pPr>
            <w:r w:rsidRPr="003E74D8">
              <w:rPr>
                <w:rFonts w:ascii="CordiaUPC" w:hAnsi="CordiaUPC" w:cs="CordiaUPC" w:hint="cs"/>
                <w:szCs w:val="22"/>
                <w:lang w:val="en-US"/>
              </w:rPr>
              <w:tab/>
              <w:t>revaluation</w:t>
            </w:r>
            <w:r w:rsidRPr="00230A40">
              <w:rPr>
                <w:rFonts w:ascii="CordiaUPC" w:hAnsi="CordiaUPC" w:cs="CordiaUPC" w:hint="cs"/>
                <w:sz w:val="26"/>
                <w:szCs w:val="26"/>
                <w:lang w:val="en-US"/>
              </w:rPr>
              <w:t>*</w:t>
            </w:r>
          </w:p>
        </w:tc>
        <w:tc>
          <w:tcPr>
            <w:tcW w:w="791" w:type="dxa"/>
            <w:vAlign w:val="bottom"/>
          </w:tcPr>
          <w:p w14:paraId="6266D291" w14:textId="31D50028" w:rsidR="00FE7FE4" w:rsidRPr="003E74D8" w:rsidRDefault="00FE7FE4" w:rsidP="0001518A">
            <w:pPr>
              <w:tabs>
                <w:tab w:val="decimal" w:pos="570"/>
              </w:tabs>
              <w:spacing w:line="220" w:lineRule="exact"/>
              <w:ind w:right="-169"/>
              <w:rPr>
                <w:rFonts w:ascii="CordiaUPC" w:hAnsi="CordiaUPC" w:cs="CordiaUPC"/>
                <w:szCs w:val="22"/>
              </w:rPr>
            </w:pPr>
            <w:r>
              <w:rPr>
                <w:rFonts w:ascii="CordiaUPC" w:hAnsi="CordiaUPC" w:cs="CordiaUPC"/>
                <w:szCs w:val="22"/>
              </w:rPr>
              <w:t>7,063</w:t>
            </w:r>
          </w:p>
        </w:tc>
        <w:tc>
          <w:tcPr>
            <w:tcW w:w="851" w:type="dxa"/>
            <w:vAlign w:val="bottom"/>
          </w:tcPr>
          <w:p w14:paraId="1DA8EAA8" w14:textId="5373B993"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7,063</w:t>
            </w:r>
          </w:p>
        </w:tc>
        <w:tc>
          <w:tcPr>
            <w:tcW w:w="802" w:type="dxa"/>
            <w:vAlign w:val="bottom"/>
          </w:tcPr>
          <w:p w14:paraId="2CBDB8CE" w14:textId="19A31B57" w:rsidR="00FE7FE4" w:rsidRPr="003E74D8" w:rsidRDefault="00FE7FE4" w:rsidP="0001518A">
            <w:pPr>
              <w:tabs>
                <w:tab w:val="decimal" w:pos="594"/>
              </w:tabs>
              <w:spacing w:line="220" w:lineRule="exact"/>
              <w:ind w:right="-169"/>
              <w:rPr>
                <w:rFonts w:ascii="CordiaUPC" w:hAnsi="CordiaUPC" w:cs="CordiaUPC"/>
                <w:szCs w:val="22"/>
              </w:rPr>
            </w:pPr>
            <w:r>
              <w:rPr>
                <w:rFonts w:ascii="CordiaUPC" w:hAnsi="CordiaUPC" w:cs="CordiaUPC"/>
                <w:szCs w:val="22"/>
              </w:rPr>
              <w:t>-</w:t>
            </w:r>
          </w:p>
        </w:tc>
        <w:tc>
          <w:tcPr>
            <w:tcW w:w="993" w:type="dxa"/>
            <w:gridSpan w:val="2"/>
            <w:vAlign w:val="bottom"/>
          </w:tcPr>
          <w:p w14:paraId="0567751B" w14:textId="215C9167"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(226)</w:t>
            </w:r>
          </w:p>
        </w:tc>
        <w:tc>
          <w:tcPr>
            <w:tcW w:w="815" w:type="dxa"/>
            <w:gridSpan w:val="2"/>
            <w:vAlign w:val="bottom"/>
          </w:tcPr>
          <w:p w14:paraId="6D043E1C" w14:textId="7742EA1E" w:rsidR="00FE7FE4" w:rsidRPr="003E74D8" w:rsidRDefault="00FE7FE4" w:rsidP="0001518A">
            <w:pPr>
              <w:tabs>
                <w:tab w:val="decimal" w:pos="600"/>
              </w:tabs>
              <w:spacing w:line="220" w:lineRule="exact"/>
              <w:ind w:right="-169"/>
              <w:rPr>
                <w:rFonts w:ascii="CordiaUPC" w:hAnsi="CordiaUPC" w:cs="CordiaUPC"/>
                <w:szCs w:val="22"/>
              </w:rPr>
            </w:pPr>
            <w:r>
              <w:rPr>
                <w:rFonts w:ascii="CordiaUPC" w:hAnsi="CordiaUPC" w:cs="CordiaUPC"/>
                <w:szCs w:val="22"/>
              </w:rPr>
              <w:t>6,837</w:t>
            </w:r>
          </w:p>
        </w:tc>
        <w:tc>
          <w:tcPr>
            <w:tcW w:w="810" w:type="dxa"/>
            <w:vAlign w:val="bottom"/>
          </w:tcPr>
          <w:p w14:paraId="56CFA5F1" w14:textId="5D1C6899"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rPr>
              <w:t>-</w:t>
            </w:r>
          </w:p>
        </w:tc>
        <w:tc>
          <w:tcPr>
            <w:tcW w:w="993" w:type="dxa"/>
            <w:vAlign w:val="bottom"/>
          </w:tcPr>
          <w:p w14:paraId="771DEC6F" w14:textId="25E59E69"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1134" w:type="dxa"/>
            <w:vAlign w:val="bottom"/>
          </w:tcPr>
          <w:p w14:paraId="52044F04" w14:textId="74FADA0A" w:rsidR="00FE7FE4" w:rsidRPr="003E74D8" w:rsidRDefault="00FE7FE4" w:rsidP="0001518A">
            <w:pPr>
              <w:tabs>
                <w:tab w:val="decimal" w:pos="810"/>
              </w:tabs>
              <w:spacing w:line="220" w:lineRule="exact"/>
              <w:ind w:right="-18"/>
              <w:rPr>
                <w:rFonts w:ascii="CordiaUPC" w:hAnsi="CordiaUPC" w:cs="CordiaUPC"/>
                <w:szCs w:val="22"/>
              </w:rPr>
            </w:pPr>
            <w:r>
              <w:rPr>
                <w:rFonts w:ascii="CordiaUPC" w:hAnsi="CordiaUPC" w:cs="CordiaUPC"/>
                <w:szCs w:val="22"/>
              </w:rPr>
              <w:t>-</w:t>
            </w:r>
          </w:p>
        </w:tc>
        <w:tc>
          <w:tcPr>
            <w:tcW w:w="993" w:type="dxa"/>
            <w:gridSpan w:val="2"/>
            <w:vAlign w:val="bottom"/>
          </w:tcPr>
          <w:p w14:paraId="0A582D7D" w14:textId="568B9ECD" w:rsidR="00FE7FE4" w:rsidRPr="003E74D8" w:rsidRDefault="00FE7FE4" w:rsidP="0001518A">
            <w:pPr>
              <w:tabs>
                <w:tab w:val="decimal" w:pos="716"/>
              </w:tabs>
              <w:spacing w:line="22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73D5D080" w14:textId="45581156" w:rsidR="00FE7FE4" w:rsidRPr="003E74D8" w:rsidRDefault="00FE7FE4" w:rsidP="0001518A">
            <w:pPr>
              <w:tabs>
                <w:tab w:val="decimal" w:pos="630"/>
              </w:tabs>
              <w:spacing w:line="220" w:lineRule="exact"/>
              <w:ind w:left="31" w:right="-169"/>
              <w:rPr>
                <w:rFonts w:ascii="CordiaUPC" w:hAnsi="CordiaUPC" w:cs="CordiaUPC"/>
                <w:szCs w:val="22"/>
                <w:cs/>
                <w:lang w:bidi="th-TH"/>
              </w:rPr>
            </w:pPr>
            <w:r>
              <w:rPr>
                <w:rFonts w:ascii="CordiaUPC" w:hAnsi="CordiaUPC" w:cs="CordiaUPC"/>
                <w:szCs w:val="22"/>
                <w:lang w:bidi="th-TH"/>
              </w:rPr>
              <w:t>-</w:t>
            </w:r>
          </w:p>
        </w:tc>
        <w:tc>
          <w:tcPr>
            <w:tcW w:w="992" w:type="dxa"/>
            <w:vAlign w:val="bottom"/>
          </w:tcPr>
          <w:p w14:paraId="6CACB243" w14:textId="5E9DFB8A" w:rsidR="00FE7FE4" w:rsidRPr="003E74D8" w:rsidRDefault="00FE7FE4" w:rsidP="0001518A">
            <w:pPr>
              <w:tabs>
                <w:tab w:val="decimal" w:pos="748"/>
              </w:tabs>
              <w:spacing w:line="22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383FA69B" w14:textId="6DC7BB2A" w:rsidR="00FE7FE4" w:rsidRPr="003E74D8" w:rsidRDefault="00FE7FE4" w:rsidP="0001518A">
            <w:pPr>
              <w:tabs>
                <w:tab w:val="decimal" w:pos="635"/>
              </w:tabs>
              <w:spacing w:line="220" w:lineRule="exact"/>
              <w:ind w:right="-169"/>
              <w:rPr>
                <w:rFonts w:ascii="CordiaUPC" w:hAnsi="CordiaUPC" w:cs="CordiaUPC"/>
                <w:szCs w:val="22"/>
                <w:lang w:bidi="th-TH"/>
              </w:rPr>
            </w:pPr>
            <w:r>
              <w:rPr>
                <w:rFonts w:ascii="CordiaUPC" w:hAnsi="CordiaUPC" w:cs="CordiaUPC"/>
                <w:szCs w:val="22"/>
                <w:lang w:bidi="th-TH"/>
              </w:rPr>
              <w:t>-</w:t>
            </w:r>
          </w:p>
        </w:tc>
        <w:tc>
          <w:tcPr>
            <w:tcW w:w="850" w:type="dxa"/>
            <w:gridSpan w:val="2"/>
            <w:vAlign w:val="bottom"/>
          </w:tcPr>
          <w:p w14:paraId="7CE7624B" w14:textId="226438E4" w:rsidR="00FE7FE4" w:rsidRPr="003E74D8" w:rsidRDefault="00FE7FE4" w:rsidP="0001518A">
            <w:pPr>
              <w:tabs>
                <w:tab w:val="decimal" w:pos="635"/>
              </w:tabs>
              <w:spacing w:line="220" w:lineRule="exact"/>
              <w:ind w:left="51" w:right="-169"/>
              <w:rPr>
                <w:rFonts w:ascii="CordiaUPC" w:hAnsi="CordiaUPC" w:cs="CordiaUPC"/>
                <w:szCs w:val="22"/>
                <w:lang w:bidi="th-TH"/>
              </w:rPr>
            </w:pPr>
            <w:r>
              <w:rPr>
                <w:rFonts w:ascii="CordiaUPC" w:hAnsi="CordiaUPC" w:cs="CordiaUPC"/>
                <w:szCs w:val="22"/>
                <w:lang w:bidi="th-TH"/>
              </w:rPr>
              <w:t>-</w:t>
            </w:r>
          </w:p>
        </w:tc>
        <w:tc>
          <w:tcPr>
            <w:tcW w:w="991" w:type="dxa"/>
            <w:gridSpan w:val="2"/>
            <w:vAlign w:val="bottom"/>
          </w:tcPr>
          <w:p w14:paraId="53B2DD38" w14:textId="79E73567" w:rsidR="00FE7FE4" w:rsidRPr="003E74D8" w:rsidRDefault="00FE7FE4" w:rsidP="0001518A">
            <w:pPr>
              <w:tabs>
                <w:tab w:val="decimal" w:pos="748"/>
              </w:tabs>
              <w:spacing w:line="220" w:lineRule="exact"/>
              <w:ind w:left="51" w:right="-169"/>
              <w:rPr>
                <w:rFonts w:ascii="CordiaUPC" w:hAnsi="CordiaUPC" w:cs="CordiaUPC"/>
                <w:szCs w:val="22"/>
              </w:rPr>
            </w:pPr>
            <w:r>
              <w:rPr>
                <w:rFonts w:ascii="CordiaUPC" w:hAnsi="CordiaUPC" w:cs="CordiaUPC"/>
                <w:szCs w:val="22"/>
              </w:rPr>
              <w:t>6,837</w:t>
            </w:r>
          </w:p>
        </w:tc>
      </w:tr>
      <w:tr w:rsidR="00FE7FE4" w:rsidRPr="003E74D8" w14:paraId="134D89EC" w14:textId="77777777" w:rsidTr="00FE7FE4">
        <w:tc>
          <w:tcPr>
            <w:tcW w:w="1439" w:type="dxa"/>
          </w:tcPr>
          <w:p w14:paraId="3F4A76C0" w14:textId="6571398C" w:rsidR="00FE7FE4" w:rsidRPr="003E74D8" w:rsidRDefault="00FE7FE4" w:rsidP="0001518A">
            <w:pPr>
              <w:tabs>
                <w:tab w:val="left" w:pos="188"/>
                <w:tab w:val="left" w:pos="252"/>
              </w:tabs>
              <w:autoSpaceDE w:val="0"/>
              <w:autoSpaceDN w:val="0"/>
              <w:adjustRightInd w:val="0"/>
              <w:spacing w:line="220" w:lineRule="exact"/>
              <w:ind w:left="140" w:hanging="140"/>
              <w:rPr>
                <w:rFonts w:ascii="CordiaUPC" w:hAnsi="CordiaUPC" w:cs="CordiaUPC"/>
                <w:szCs w:val="22"/>
                <w:lang w:val="en-US"/>
              </w:rPr>
            </w:pPr>
            <w:r w:rsidRPr="003E74D8">
              <w:rPr>
                <w:rFonts w:ascii="CordiaUPC" w:hAnsi="CordiaUPC" w:cs="CordiaUPC" w:hint="cs"/>
                <w:szCs w:val="22"/>
                <w:lang w:val="en-US"/>
              </w:rPr>
              <w:t xml:space="preserve">Building under    </w:t>
            </w:r>
            <w:r>
              <w:rPr>
                <w:rFonts w:ascii="CordiaUPC" w:hAnsi="CordiaUPC" w:cs="CordiaUPC"/>
                <w:szCs w:val="22"/>
                <w:lang w:val="en-US"/>
              </w:rPr>
              <w:t xml:space="preserve">  </w:t>
            </w:r>
            <w:r w:rsidRPr="003E74D8">
              <w:rPr>
                <w:rFonts w:ascii="CordiaUPC" w:hAnsi="CordiaUPC" w:cs="CordiaUPC" w:hint="cs"/>
                <w:szCs w:val="22"/>
                <w:lang w:val="en-US"/>
              </w:rPr>
              <w:t>construction</w:t>
            </w:r>
          </w:p>
        </w:tc>
        <w:tc>
          <w:tcPr>
            <w:tcW w:w="791" w:type="dxa"/>
            <w:vAlign w:val="bottom"/>
          </w:tcPr>
          <w:p w14:paraId="26BA6876" w14:textId="35F8A190" w:rsidR="00FE7FE4" w:rsidRPr="003E74D8" w:rsidRDefault="00FE7FE4" w:rsidP="0001518A">
            <w:pPr>
              <w:tabs>
                <w:tab w:val="decimal" w:pos="570"/>
              </w:tabs>
              <w:spacing w:line="220" w:lineRule="exact"/>
              <w:ind w:right="-169"/>
              <w:rPr>
                <w:rFonts w:ascii="CordiaUPC" w:hAnsi="CordiaUPC" w:cs="CordiaUPC"/>
                <w:szCs w:val="22"/>
              </w:rPr>
            </w:pPr>
            <w:r>
              <w:rPr>
                <w:rFonts w:ascii="CordiaUPC" w:hAnsi="CordiaUPC" w:cs="CordiaUPC"/>
                <w:szCs w:val="22"/>
              </w:rPr>
              <w:t>59</w:t>
            </w:r>
          </w:p>
        </w:tc>
        <w:tc>
          <w:tcPr>
            <w:tcW w:w="851" w:type="dxa"/>
            <w:vAlign w:val="bottom"/>
          </w:tcPr>
          <w:p w14:paraId="58463FFF" w14:textId="1E5ACF95"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lang w:bidi="th-TH"/>
              </w:rPr>
              <w:t>59</w:t>
            </w:r>
          </w:p>
        </w:tc>
        <w:tc>
          <w:tcPr>
            <w:tcW w:w="802" w:type="dxa"/>
            <w:vAlign w:val="bottom"/>
          </w:tcPr>
          <w:p w14:paraId="3F544E5F" w14:textId="1CDA386F" w:rsidR="00FE7FE4" w:rsidRPr="003E74D8" w:rsidRDefault="00FE7FE4" w:rsidP="0001518A">
            <w:pPr>
              <w:tabs>
                <w:tab w:val="decimal" w:pos="594"/>
              </w:tabs>
              <w:spacing w:line="220" w:lineRule="exact"/>
              <w:ind w:right="-169"/>
              <w:rPr>
                <w:rFonts w:ascii="CordiaUPC" w:hAnsi="CordiaUPC" w:cs="CordiaUPC"/>
                <w:szCs w:val="22"/>
              </w:rPr>
            </w:pPr>
            <w:r>
              <w:rPr>
                <w:rFonts w:ascii="CordiaUPC" w:hAnsi="CordiaUPC" w:cs="CordiaUPC"/>
                <w:szCs w:val="22"/>
              </w:rPr>
              <w:t>133</w:t>
            </w:r>
          </w:p>
        </w:tc>
        <w:tc>
          <w:tcPr>
            <w:tcW w:w="993" w:type="dxa"/>
            <w:gridSpan w:val="2"/>
            <w:vAlign w:val="bottom"/>
          </w:tcPr>
          <w:p w14:paraId="204F59EC" w14:textId="7AB3C1BA"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(124)</w:t>
            </w:r>
          </w:p>
        </w:tc>
        <w:tc>
          <w:tcPr>
            <w:tcW w:w="815" w:type="dxa"/>
            <w:gridSpan w:val="2"/>
            <w:vAlign w:val="bottom"/>
          </w:tcPr>
          <w:p w14:paraId="1F396A2F" w14:textId="5D1C00BE" w:rsidR="00FE7FE4" w:rsidRPr="003E74D8" w:rsidRDefault="00FE7FE4" w:rsidP="0001518A">
            <w:pPr>
              <w:tabs>
                <w:tab w:val="decimal" w:pos="600"/>
              </w:tabs>
              <w:spacing w:line="220" w:lineRule="exact"/>
              <w:ind w:right="-169"/>
              <w:rPr>
                <w:rFonts w:ascii="CordiaUPC" w:hAnsi="CordiaUPC" w:cs="CordiaUPC"/>
                <w:szCs w:val="22"/>
                <w:cs/>
                <w:lang w:bidi="th-TH"/>
              </w:rPr>
            </w:pPr>
            <w:r>
              <w:rPr>
                <w:rFonts w:ascii="CordiaUPC" w:hAnsi="CordiaUPC" w:cs="CordiaUPC"/>
                <w:szCs w:val="22"/>
                <w:lang w:bidi="th-TH"/>
              </w:rPr>
              <w:t>68</w:t>
            </w:r>
          </w:p>
        </w:tc>
        <w:tc>
          <w:tcPr>
            <w:tcW w:w="810" w:type="dxa"/>
            <w:vAlign w:val="bottom"/>
          </w:tcPr>
          <w:p w14:paraId="78AB506E" w14:textId="165562C0"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rPr>
              <w:t>-</w:t>
            </w:r>
          </w:p>
        </w:tc>
        <w:tc>
          <w:tcPr>
            <w:tcW w:w="993" w:type="dxa"/>
            <w:vAlign w:val="bottom"/>
          </w:tcPr>
          <w:p w14:paraId="5F39977A" w14:textId="64BA1E8A"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1134" w:type="dxa"/>
            <w:vAlign w:val="bottom"/>
          </w:tcPr>
          <w:p w14:paraId="3F75058D" w14:textId="53327637" w:rsidR="00FE7FE4" w:rsidRPr="003E74D8" w:rsidRDefault="00FE7FE4" w:rsidP="0001518A">
            <w:pPr>
              <w:tabs>
                <w:tab w:val="decimal" w:pos="810"/>
              </w:tabs>
              <w:spacing w:line="220" w:lineRule="exact"/>
              <w:ind w:right="-18"/>
              <w:rPr>
                <w:rFonts w:ascii="CordiaUPC" w:hAnsi="CordiaUPC" w:cs="CordiaUPC"/>
                <w:szCs w:val="22"/>
              </w:rPr>
            </w:pPr>
            <w:r>
              <w:rPr>
                <w:rFonts w:ascii="CordiaUPC" w:hAnsi="CordiaUPC" w:cs="CordiaUPC"/>
                <w:szCs w:val="22"/>
              </w:rPr>
              <w:t>-</w:t>
            </w:r>
          </w:p>
        </w:tc>
        <w:tc>
          <w:tcPr>
            <w:tcW w:w="993" w:type="dxa"/>
            <w:gridSpan w:val="2"/>
            <w:vAlign w:val="bottom"/>
          </w:tcPr>
          <w:p w14:paraId="0762D116" w14:textId="51EDECE7" w:rsidR="00FE7FE4" w:rsidRPr="003E74D8" w:rsidRDefault="00FE7FE4" w:rsidP="0001518A">
            <w:pPr>
              <w:tabs>
                <w:tab w:val="decimal" w:pos="716"/>
              </w:tabs>
              <w:spacing w:line="22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74FBEAD1" w14:textId="2FA63A5A" w:rsidR="00FE7FE4" w:rsidRPr="003E74D8" w:rsidRDefault="00FE7FE4" w:rsidP="0001518A">
            <w:pPr>
              <w:tabs>
                <w:tab w:val="decimal" w:pos="630"/>
              </w:tabs>
              <w:spacing w:line="220" w:lineRule="exact"/>
              <w:ind w:left="31" w:right="-169"/>
              <w:rPr>
                <w:rFonts w:ascii="CordiaUPC" w:hAnsi="CordiaUPC" w:cs="CordiaUPC"/>
                <w:szCs w:val="22"/>
                <w:cs/>
                <w:lang w:bidi="th-TH"/>
              </w:rPr>
            </w:pPr>
            <w:r>
              <w:rPr>
                <w:rFonts w:ascii="CordiaUPC" w:hAnsi="CordiaUPC" w:cs="CordiaUPC"/>
                <w:szCs w:val="22"/>
                <w:lang w:bidi="th-TH"/>
              </w:rPr>
              <w:t>-</w:t>
            </w:r>
          </w:p>
        </w:tc>
        <w:tc>
          <w:tcPr>
            <w:tcW w:w="992" w:type="dxa"/>
            <w:vAlign w:val="bottom"/>
          </w:tcPr>
          <w:p w14:paraId="7F6C4C1B" w14:textId="17195FC5" w:rsidR="00FE7FE4" w:rsidRPr="003E74D8" w:rsidRDefault="00FE7FE4" w:rsidP="0001518A">
            <w:pPr>
              <w:tabs>
                <w:tab w:val="decimal" w:pos="748"/>
              </w:tabs>
              <w:spacing w:line="22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78B0B57F" w14:textId="437BD093" w:rsidR="00FE7FE4" w:rsidRPr="003E74D8" w:rsidRDefault="00FE7FE4" w:rsidP="0001518A">
            <w:pPr>
              <w:tabs>
                <w:tab w:val="decimal" w:pos="635"/>
              </w:tabs>
              <w:spacing w:line="220" w:lineRule="exact"/>
              <w:ind w:right="-169"/>
              <w:rPr>
                <w:rFonts w:ascii="CordiaUPC" w:hAnsi="CordiaUPC" w:cs="CordiaUPC"/>
                <w:szCs w:val="22"/>
                <w:lang w:bidi="th-TH"/>
              </w:rPr>
            </w:pPr>
            <w:r>
              <w:rPr>
                <w:rFonts w:ascii="CordiaUPC" w:hAnsi="CordiaUPC" w:cs="CordiaUPC"/>
                <w:szCs w:val="22"/>
                <w:lang w:bidi="th-TH"/>
              </w:rPr>
              <w:t>-</w:t>
            </w:r>
          </w:p>
        </w:tc>
        <w:tc>
          <w:tcPr>
            <w:tcW w:w="850" w:type="dxa"/>
            <w:gridSpan w:val="2"/>
            <w:vAlign w:val="bottom"/>
          </w:tcPr>
          <w:p w14:paraId="2E2FB58F" w14:textId="7FFD603B" w:rsidR="00FE7FE4" w:rsidRPr="003E74D8" w:rsidRDefault="00FE7FE4" w:rsidP="0001518A">
            <w:pPr>
              <w:tabs>
                <w:tab w:val="decimal" w:pos="635"/>
              </w:tabs>
              <w:spacing w:line="220" w:lineRule="exact"/>
              <w:ind w:left="51" w:right="-169"/>
              <w:rPr>
                <w:rFonts w:ascii="CordiaUPC" w:hAnsi="CordiaUPC" w:cs="CordiaUPC"/>
                <w:szCs w:val="22"/>
                <w:lang w:bidi="th-TH"/>
              </w:rPr>
            </w:pPr>
            <w:r>
              <w:rPr>
                <w:rFonts w:ascii="CordiaUPC" w:hAnsi="CordiaUPC" w:cs="CordiaUPC"/>
                <w:szCs w:val="22"/>
                <w:lang w:bidi="th-TH"/>
              </w:rPr>
              <w:t>-</w:t>
            </w:r>
          </w:p>
        </w:tc>
        <w:tc>
          <w:tcPr>
            <w:tcW w:w="991" w:type="dxa"/>
            <w:gridSpan w:val="2"/>
            <w:vAlign w:val="bottom"/>
          </w:tcPr>
          <w:p w14:paraId="7755027E" w14:textId="3661A68E" w:rsidR="00FE7FE4" w:rsidRPr="003E74D8" w:rsidRDefault="00FE7FE4" w:rsidP="0001518A">
            <w:pPr>
              <w:tabs>
                <w:tab w:val="decimal" w:pos="748"/>
              </w:tabs>
              <w:spacing w:line="220" w:lineRule="exact"/>
              <w:ind w:left="51" w:right="-169"/>
              <w:rPr>
                <w:rFonts w:ascii="CordiaUPC" w:hAnsi="CordiaUPC" w:cs="CordiaUPC"/>
                <w:szCs w:val="22"/>
              </w:rPr>
            </w:pPr>
            <w:r>
              <w:rPr>
                <w:rFonts w:ascii="CordiaUPC" w:hAnsi="CordiaUPC" w:cs="CordiaUPC"/>
                <w:szCs w:val="22"/>
              </w:rPr>
              <w:t>68</w:t>
            </w:r>
          </w:p>
        </w:tc>
      </w:tr>
      <w:tr w:rsidR="00FE7FE4" w:rsidRPr="003E74D8" w14:paraId="6BBCCB3D" w14:textId="77777777" w:rsidTr="00FE7FE4">
        <w:tc>
          <w:tcPr>
            <w:tcW w:w="1439" w:type="dxa"/>
          </w:tcPr>
          <w:p w14:paraId="20B0D6D0" w14:textId="77777777" w:rsidR="00FE7FE4" w:rsidRPr="003E74D8" w:rsidRDefault="00FE7FE4" w:rsidP="0001518A">
            <w:pPr>
              <w:tabs>
                <w:tab w:val="left" w:pos="252"/>
              </w:tabs>
              <w:spacing w:line="220" w:lineRule="exact"/>
              <w:ind w:right="-18"/>
              <w:rPr>
                <w:rFonts w:ascii="CordiaUPC" w:hAnsi="CordiaUPC" w:cs="CordiaUPC"/>
                <w:szCs w:val="22"/>
                <w:lang w:val="en-US"/>
              </w:rPr>
            </w:pPr>
            <w:r w:rsidRPr="003E74D8">
              <w:rPr>
                <w:rFonts w:ascii="CordiaUPC" w:hAnsi="CordiaUPC" w:cs="CordiaUPC" w:hint="cs"/>
                <w:szCs w:val="22"/>
                <w:lang w:val="en-US"/>
              </w:rPr>
              <w:t>Building</w:t>
            </w:r>
          </w:p>
        </w:tc>
        <w:tc>
          <w:tcPr>
            <w:tcW w:w="791" w:type="dxa"/>
            <w:vAlign w:val="bottom"/>
          </w:tcPr>
          <w:p w14:paraId="3B2DA641" w14:textId="77777777" w:rsidR="00FE7FE4" w:rsidRPr="003E74D8" w:rsidRDefault="00FE7FE4" w:rsidP="0001518A">
            <w:pPr>
              <w:tabs>
                <w:tab w:val="decimal" w:pos="570"/>
              </w:tabs>
              <w:spacing w:line="220" w:lineRule="exact"/>
              <w:ind w:right="-169"/>
              <w:rPr>
                <w:rFonts w:ascii="CordiaUPC" w:hAnsi="CordiaUPC" w:cs="CordiaUPC"/>
                <w:szCs w:val="22"/>
              </w:rPr>
            </w:pPr>
          </w:p>
        </w:tc>
        <w:tc>
          <w:tcPr>
            <w:tcW w:w="851" w:type="dxa"/>
          </w:tcPr>
          <w:p w14:paraId="614FEA65" w14:textId="77777777" w:rsidR="00FE7FE4" w:rsidRPr="003E74D8" w:rsidRDefault="00FE7FE4" w:rsidP="0001518A">
            <w:pPr>
              <w:tabs>
                <w:tab w:val="decimal" w:pos="630"/>
              </w:tabs>
              <w:spacing w:line="220" w:lineRule="exact"/>
              <w:ind w:right="-169"/>
              <w:rPr>
                <w:rFonts w:ascii="CordiaUPC" w:hAnsi="CordiaUPC" w:cs="CordiaUPC"/>
                <w:szCs w:val="22"/>
              </w:rPr>
            </w:pPr>
          </w:p>
        </w:tc>
        <w:tc>
          <w:tcPr>
            <w:tcW w:w="802" w:type="dxa"/>
            <w:vAlign w:val="bottom"/>
          </w:tcPr>
          <w:p w14:paraId="1DA9A5BD" w14:textId="77777777" w:rsidR="00FE7FE4" w:rsidRPr="003E74D8" w:rsidRDefault="00FE7FE4" w:rsidP="0001518A">
            <w:pPr>
              <w:tabs>
                <w:tab w:val="decimal" w:pos="594"/>
              </w:tabs>
              <w:spacing w:line="220" w:lineRule="exact"/>
              <w:ind w:right="-169"/>
              <w:rPr>
                <w:rFonts w:ascii="CordiaUPC" w:hAnsi="CordiaUPC" w:cs="CordiaUPC"/>
                <w:szCs w:val="22"/>
              </w:rPr>
            </w:pPr>
          </w:p>
        </w:tc>
        <w:tc>
          <w:tcPr>
            <w:tcW w:w="993" w:type="dxa"/>
            <w:gridSpan w:val="2"/>
            <w:vAlign w:val="bottom"/>
          </w:tcPr>
          <w:p w14:paraId="10480440" w14:textId="77777777" w:rsidR="00FE7FE4" w:rsidRPr="003E74D8" w:rsidRDefault="00FE7FE4" w:rsidP="0001518A">
            <w:pPr>
              <w:tabs>
                <w:tab w:val="decimal" w:pos="696"/>
              </w:tabs>
              <w:spacing w:line="220" w:lineRule="exact"/>
              <w:ind w:right="-169"/>
              <w:rPr>
                <w:rFonts w:ascii="CordiaUPC" w:hAnsi="CordiaUPC" w:cs="CordiaUPC"/>
                <w:szCs w:val="22"/>
              </w:rPr>
            </w:pPr>
          </w:p>
        </w:tc>
        <w:tc>
          <w:tcPr>
            <w:tcW w:w="815" w:type="dxa"/>
            <w:gridSpan w:val="2"/>
            <w:vAlign w:val="bottom"/>
          </w:tcPr>
          <w:p w14:paraId="35D7D4C1" w14:textId="77777777" w:rsidR="00FE7FE4" w:rsidRPr="003E74D8" w:rsidRDefault="00FE7FE4" w:rsidP="0001518A">
            <w:pPr>
              <w:tabs>
                <w:tab w:val="decimal" w:pos="600"/>
              </w:tabs>
              <w:spacing w:line="220" w:lineRule="exact"/>
              <w:ind w:right="-169"/>
              <w:rPr>
                <w:rFonts w:ascii="CordiaUPC" w:hAnsi="CordiaUPC" w:cs="CordiaUPC"/>
                <w:szCs w:val="22"/>
              </w:rPr>
            </w:pPr>
          </w:p>
        </w:tc>
        <w:tc>
          <w:tcPr>
            <w:tcW w:w="810" w:type="dxa"/>
          </w:tcPr>
          <w:p w14:paraId="3409D139" w14:textId="77777777" w:rsidR="00FE7FE4" w:rsidRPr="003E74D8" w:rsidRDefault="00FE7FE4" w:rsidP="0001518A">
            <w:pPr>
              <w:tabs>
                <w:tab w:val="decimal" w:pos="543"/>
              </w:tabs>
              <w:spacing w:line="220" w:lineRule="exact"/>
              <w:ind w:right="-173"/>
              <w:rPr>
                <w:rFonts w:ascii="CordiaUPC" w:hAnsi="CordiaUPC" w:cs="CordiaUPC"/>
                <w:szCs w:val="22"/>
              </w:rPr>
            </w:pPr>
          </w:p>
        </w:tc>
        <w:tc>
          <w:tcPr>
            <w:tcW w:w="993" w:type="dxa"/>
            <w:vAlign w:val="bottom"/>
          </w:tcPr>
          <w:p w14:paraId="77AC3AC4" w14:textId="77777777" w:rsidR="00FE7FE4" w:rsidRPr="003E74D8" w:rsidRDefault="00FE7FE4" w:rsidP="0001518A">
            <w:pPr>
              <w:tabs>
                <w:tab w:val="decimal" w:pos="748"/>
              </w:tabs>
              <w:spacing w:line="220" w:lineRule="exact"/>
              <w:ind w:right="-169"/>
              <w:rPr>
                <w:rFonts w:ascii="CordiaUPC" w:hAnsi="CordiaUPC" w:cs="CordiaUPC"/>
                <w:szCs w:val="22"/>
              </w:rPr>
            </w:pPr>
          </w:p>
        </w:tc>
        <w:tc>
          <w:tcPr>
            <w:tcW w:w="1134" w:type="dxa"/>
            <w:vAlign w:val="bottom"/>
          </w:tcPr>
          <w:p w14:paraId="255760D9" w14:textId="77777777" w:rsidR="00FE7FE4" w:rsidRPr="003E74D8" w:rsidRDefault="00FE7FE4" w:rsidP="0001518A">
            <w:pPr>
              <w:tabs>
                <w:tab w:val="decimal" w:pos="810"/>
              </w:tabs>
              <w:spacing w:line="220" w:lineRule="exact"/>
              <w:ind w:right="-18"/>
              <w:rPr>
                <w:rFonts w:ascii="CordiaUPC" w:hAnsi="CordiaUPC" w:cs="CordiaUPC"/>
                <w:szCs w:val="22"/>
              </w:rPr>
            </w:pPr>
          </w:p>
        </w:tc>
        <w:tc>
          <w:tcPr>
            <w:tcW w:w="993" w:type="dxa"/>
            <w:gridSpan w:val="2"/>
            <w:vAlign w:val="bottom"/>
          </w:tcPr>
          <w:p w14:paraId="242B3130" w14:textId="77777777" w:rsidR="00FE7FE4" w:rsidRPr="003E74D8" w:rsidRDefault="00FE7FE4" w:rsidP="0001518A">
            <w:pPr>
              <w:tabs>
                <w:tab w:val="decimal" w:pos="716"/>
              </w:tabs>
              <w:spacing w:line="220" w:lineRule="exact"/>
              <w:ind w:left="-65" w:right="-169"/>
              <w:rPr>
                <w:rFonts w:ascii="CordiaUPC" w:hAnsi="CordiaUPC" w:cs="CordiaUPC"/>
                <w:szCs w:val="22"/>
              </w:rPr>
            </w:pPr>
          </w:p>
        </w:tc>
        <w:tc>
          <w:tcPr>
            <w:tcW w:w="850" w:type="dxa"/>
          </w:tcPr>
          <w:p w14:paraId="280AB570" w14:textId="77777777" w:rsidR="00FE7FE4" w:rsidRPr="003E74D8" w:rsidRDefault="00FE7FE4" w:rsidP="0001518A">
            <w:pPr>
              <w:tabs>
                <w:tab w:val="decimal" w:pos="630"/>
              </w:tabs>
              <w:spacing w:line="220" w:lineRule="exact"/>
              <w:ind w:right="-169"/>
              <w:rPr>
                <w:rFonts w:ascii="CordiaUPC" w:hAnsi="CordiaUPC" w:cs="CordiaUPC"/>
                <w:szCs w:val="22"/>
              </w:rPr>
            </w:pPr>
          </w:p>
        </w:tc>
        <w:tc>
          <w:tcPr>
            <w:tcW w:w="992" w:type="dxa"/>
            <w:vAlign w:val="bottom"/>
          </w:tcPr>
          <w:p w14:paraId="3DDF499A" w14:textId="77777777" w:rsidR="00FE7FE4" w:rsidRPr="003E74D8" w:rsidRDefault="00FE7FE4" w:rsidP="0001518A">
            <w:pPr>
              <w:tabs>
                <w:tab w:val="decimal" w:pos="748"/>
              </w:tabs>
              <w:spacing w:line="220" w:lineRule="exact"/>
              <w:ind w:right="-169"/>
              <w:rPr>
                <w:rFonts w:ascii="CordiaUPC" w:hAnsi="CordiaUPC" w:cs="CordiaUPC"/>
                <w:szCs w:val="22"/>
              </w:rPr>
            </w:pPr>
          </w:p>
        </w:tc>
        <w:tc>
          <w:tcPr>
            <w:tcW w:w="993" w:type="dxa"/>
            <w:vAlign w:val="bottom"/>
          </w:tcPr>
          <w:p w14:paraId="3A177076" w14:textId="77777777" w:rsidR="00FE7FE4" w:rsidRPr="003E74D8" w:rsidRDefault="00FE7FE4" w:rsidP="0001518A">
            <w:pPr>
              <w:tabs>
                <w:tab w:val="decimal" w:pos="635"/>
              </w:tabs>
              <w:spacing w:line="220" w:lineRule="exact"/>
              <w:ind w:right="-169"/>
              <w:rPr>
                <w:rFonts w:ascii="CordiaUPC" w:hAnsi="CordiaUPC" w:cs="CordiaUPC"/>
                <w:szCs w:val="22"/>
              </w:rPr>
            </w:pPr>
          </w:p>
        </w:tc>
        <w:tc>
          <w:tcPr>
            <w:tcW w:w="850" w:type="dxa"/>
            <w:gridSpan w:val="2"/>
            <w:vAlign w:val="bottom"/>
          </w:tcPr>
          <w:p w14:paraId="30423EB4" w14:textId="77777777" w:rsidR="00FE7FE4" w:rsidRPr="003E74D8" w:rsidRDefault="00FE7FE4" w:rsidP="0001518A">
            <w:pPr>
              <w:tabs>
                <w:tab w:val="decimal" w:pos="635"/>
              </w:tabs>
              <w:spacing w:line="220" w:lineRule="exact"/>
              <w:ind w:left="51" w:right="-169"/>
              <w:rPr>
                <w:rFonts w:ascii="CordiaUPC" w:hAnsi="CordiaUPC" w:cs="CordiaUPC"/>
                <w:szCs w:val="22"/>
              </w:rPr>
            </w:pPr>
          </w:p>
        </w:tc>
        <w:tc>
          <w:tcPr>
            <w:tcW w:w="991" w:type="dxa"/>
            <w:gridSpan w:val="2"/>
            <w:vAlign w:val="bottom"/>
          </w:tcPr>
          <w:p w14:paraId="786C3F14" w14:textId="77777777" w:rsidR="00FE7FE4" w:rsidRPr="003E74D8" w:rsidRDefault="00FE7FE4" w:rsidP="0001518A">
            <w:pPr>
              <w:tabs>
                <w:tab w:val="decimal" w:pos="748"/>
              </w:tabs>
              <w:spacing w:line="220" w:lineRule="exact"/>
              <w:ind w:left="51" w:right="-169"/>
              <w:rPr>
                <w:rFonts w:ascii="CordiaUPC" w:hAnsi="CordiaUPC" w:cs="CordiaUPC"/>
                <w:szCs w:val="22"/>
              </w:rPr>
            </w:pPr>
          </w:p>
        </w:tc>
      </w:tr>
      <w:tr w:rsidR="00FE7FE4" w:rsidRPr="003E74D8" w14:paraId="25E8BC23" w14:textId="77777777" w:rsidTr="00FE7FE4">
        <w:tc>
          <w:tcPr>
            <w:tcW w:w="1439" w:type="dxa"/>
            <w:vAlign w:val="bottom"/>
          </w:tcPr>
          <w:p w14:paraId="44CDCF6E" w14:textId="77777777" w:rsidR="00FE7FE4" w:rsidRPr="003E74D8" w:rsidRDefault="00FE7FE4" w:rsidP="0001518A">
            <w:pPr>
              <w:tabs>
                <w:tab w:val="left" w:pos="252"/>
              </w:tabs>
              <w:spacing w:line="220" w:lineRule="exact"/>
              <w:ind w:right="-18"/>
              <w:rPr>
                <w:rFonts w:ascii="CordiaUPC" w:hAnsi="CordiaUPC" w:cs="CordiaUPC"/>
                <w:szCs w:val="22"/>
                <w:lang w:val="en-US"/>
              </w:rPr>
            </w:pPr>
            <w:r w:rsidRPr="003E74D8">
              <w:rPr>
                <w:rFonts w:ascii="CordiaUPC" w:hAnsi="CordiaUPC" w:cs="CordiaUPC" w:hint="cs"/>
                <w:szCs w:val="22"/>
                <w:lang w:val="en-US"/>
              </w:rPr>
              <w:t>-  Cost</w:t>
            </w:r>
          </w:p>
        </w:tc>
        <w:tc>
          <w:tcPr>
            <w:tcW w:w="791" w:type="dxa"/>
            <w:vAlign w:val="bottom"/>
          </w:tcPr>
          <w:p w14:paraId="269B9AEF" w14:textId="5B3F5772" w:rsidR="00FE7FE4" w:rsidRPr="003E74D8" w:rsidRDefault="00FE7FE4" w:rsidP="0001518A">
            <w:pPr>
              <w:tabs>
                <w:tab w:val="decimal" w:pos="570"/>
              </w:tabs>
              <w:spacing w:line="220" w:lineRule="exact"/>
              <w:ind w:right="-169"/>
              <w:rPr>
                <w:rFonts w:ascii="CordiaUPC" w:hAnsi="CordiaUPC" w:cs="CordiaUPC"/>
                <w:szCs w:val="22"/>
              </w:rPr>
            </w:pPr>
            <w:r>
              <w:rPr>
                <w:rFonts w:ascii="CordiaUPC" w:hAnsi="CordiaUPC" w:cs="CordiaUPC"/>
                <w:szCs w:val="22"/>
              </w:rPr>
              <w:t>3,130</w:t>
            </w:r>
          </w:p>
        </w:tc>
        <w:tc>
          <w:tcPr>
            <w:tcW w:w="851" w:type="dxa"/>
            <w:vAlign w:val="bottom"/>
          </w:tcPr>
          <w:p w14:paraId="3A9392D9" w14:textId="280AA3A8"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6,565</w:t>
            </w:r>
          </w:p>
        </w:tc>
        <w:tc>
          <w:tcPr>
            <w:tcW w:w="802" w:type="dxa"/>
            <w:vAlign w:val="bottom"/>
          </w:tcPr>
          <w:p w14:paraId="1531E0AD" w14:textId="3B352572" w:rsidR="00FE7FE4" w:rsidRPr="003E74D8" w:rsidRDefault="00FE7FE4" w:rsidP="0001518A">
            <w:pPr>
              <w:tabs>
                <w:tab w:val="decimal" w:pos="594"/>
              </w:tabs>
              <w:spacing w:line="220" w:lineRule="exact"/>
              <w:ind w:right="-169"/>
              <w:rPr>
                <w:rFonts w:ascii="CordiaUPC" w:hAnsi="CordiaUPC" w:cs="CordiaUPC"/>
                <w:szCs w:val="22"/>
                <w:lang w:bidi="th-TH"/>
              </w:rPr>
            </w:pPr>
            <w:r>
              <w:rPr>
                <w:rFonts w:ascii="CordiaUPC" w:hAnsi="CordiaUPC" w:cs="CordiaUPC"/>
                <w:szCs w:val="22"/>
                <w:lang w:bidi="th-TH"/>
              </w:rPr>
              <w:t>98</w:t>
            </w:r>
          </w:p>
        </w:tc>
        <w:tc>
          <w:tcPr>
            <w:tcW w:w="993" w:type="dxa"/>
            <w:gridSpan w:val="2"/>
            <w:vAlign w:val="bottom"/>
          </w:tcPr>
          <w:p w14:paraId="3585105C" w14:textId="00EA4FD9"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(79)</w:t>
            </w:r>
          </w:p>
        </w:tc>
        <w:tc>
          <w:tcPr>
            <w:tcW w:w="815" w:type="dxa"/>
            <w:gridSpan w:val="2"/>
            <w:vAlign w:val="bottom"/>
          </w:tcPr>
          <w:p w14:paraId="4CD16626" w14:textId="3805EB9C" w:rsidR="00FE7FE4" w:rsidRPr="003E74D8" w:rsidRDefault="00FE7FE4" w:rsidP="0001518A">
            <w:pPr>
              <w:tabs>
                <w:tab w:val="decimal" w:pos="600"/>
              </w:tabs>
              <w:spacing w:line="220" w:lineRule="exact"/>
              <w:ind w:right="-169"/>
              <w:rPr>
                <w:rFonts w:ascii="CordiaUPC" w:hAnsi="CordiaUPC" w:cs="CordiaUPC"/>
                <w:szCs w:val="22"/>
              </w:rPr>
            </w:pPr>
            <w:r>
              <w:rPr>
                <w:rFonts w:ascii="CordiaUPC" w:hAnsi="CordiaUPC" w:cs="CordiaUPC"/>
                <w:szCs w:val="22"/>
              </w:rPr>
              <w:t>6,584</w:t>
            </w:r>
          </w:p>
        </w:tc>
        <w:tc>
          <w:tcPr>
            <w:tcW w:w="810" w:type="dxa"/>
            <w:vAlign w:val="bottom"/>
          </w:tcPr>
          <w:p w14:paraId="184899A5" w14:textId="562C86DB"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rPr>
              <w:t>(3,434)</w:t>
            </w:r>
          </w:p>
        </w:tc>
        <w:tc>
          <w:tcPr>
            <w:tcW w:w="993" w:type="dxa"/>
            <w:vAlign w:val="bottom"/>
          </w:tcPr>
          <w:p w14:paraId="343B209D" w14:textId="053E53EF"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(154)</w:t>
            </w:r>
          </w:p>
        </w:tc>
        <w:tc>
          <w:tcPr>
            <w:tcW w:w="1134" w:type="dxa"/>
            <w:vAlign w:val="bottom"/>
          </w:tcPr>
          <w:p w14:paraId="5B5F006C" w14:textId="4326992B" w:rsidR="00FE7FE4" w:rsidRPr="003E74D8" w:rsidRDefault="00FE7FE4" w:rsidP="0001518A">
            <w:pPr>
              <w:tabs>
                <w:tab w:val="decimal" w:pos="810"/>
              </w:tabs>
              <w:spacing w:line="220" w:lineRule="exact"/>
              <w:ind w:right="-18"/>
              <w:rPr>
                <w:rFonts w:ascii="CordiaUPC" w:hAnsi="CordiaUPC" w:cs="CordiaUPC"/>
                <w:szCs w:val="22"/>
              </w:rPr>
            </w:pPr>
            <w:r>
              <w:rPr>
                <w:rFonts w:ascii="CordiaUPC" w:hAnsi="CordiaUPC" w:cs="CordiaUPC"/>
                <w:szCs w:val="22"/>
              </w:rPr>
              <w:t>40</w:t>
            </w:r>
          </w:p>
        </w:tc>
        <w:tc>
          <w:tcPr>
            <w:tcW w:w="993" w:type="dxa"/>
            <w:gridSpan w:val="2"/>
            <w:vAlign w:val="bottom"/>
          </w:tcPr>
          <w:p w14:paraId="66A023D2" w14:textId="3ACED9F1" w:rsidR="00FE7FE4" w:rsidRPr="003E74D8" w:rsidRDefault="00FE7FE4" w:rsidP="0001518A">
            <w:pPr>
              <w:tabs>
                <w:tab w:val="decimal" w:pos="716"/>
              </w:tabs>
              <w:spacing w:line="220" w:lineRule="exact"/>
              <w:ind w:left="-65" w:right="-169"/>
              <w:rPr>
                <w:rFonts w:ascii="CordiaUPC" w:hAnsi="CordiaUPC" w:cs="CordiaUPC"/>
                <w:szCs w:val="22"/>
              </w:rPr>
            </w:pPr>
            <w:r>
              <w:rPr>
                <w:rFonts w:ascii="CordiaUPC" w:hAnsi="CordiaUPC" w:cs="CordiaUPC"/>
                <w:szCs w:val="22"/>
              </w:rPr>
              <w:t>(3,548)</w:t>
            </w:r>
          </w:p>
        </w:tc>
        <w:tc>
          <w:tcPr>
            <w:tcW w:w="850" w:type="dxa"/>
            <w:vAlign w:val="bottom"/>
          </w:tcPr>
          <w:p w14:paraId="288B2168" w14:textId="2C8BCBCB"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(1)</w:t>
            </w:r>
          </w:p>
        </w:tc>
        <w:tc>
          <w:tcPr>
            <w:tcW w:w="992" w:type="dxa"/>
            <w:vAlign w:val="bottom"/>
          </w:tcPr>
          <w:p w14:paraId="7C8D5EC1" w14:textId="0A15EB0A"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993" w:type="dxa"/>
            <w:vAlign w:val="bottom"/>
          </w:tcPr>
          <w:p w14:paraId="5679195C" w14:textId="05E68C45" w:rsidR="00FE7FE4" w:rsidRPr="003E74D8" w:rsidRDefault="00FE7FE4" w:rsidP="0001518A">
            <w:pPr>
              <w:tabs>
                <w:tab w:val="decimal" w:pos="635"/>
              </w:tabs>
              <w:spacing w:line="220" w:lineRule="exact"/>
              <w:ind w:right="-169"/>
              <w:rPr>
                <w:rFonts w:ascii="CordiaUPC" w:hAnsi="CordiaUPC" w:cs="CordiaUPC"/>
                <w:szCs w:val="22"/>
              </w:rPr>
            </w:pPr>
            <w:r>
              <w:rPr>
                <w:rFonts w:ascii="CordiaUPC" w:hAnsi="CordiaUPC" w:cs="CordiaUPC"/>
                <w:szCs w:val="22"/>
              </w:rPr>
              <w:t>1</w:t>
            </w:r>
          </w:p>
        </w:tc>
        <w:tc>
          <w:tcPr>
            <w:tcW w:w="850" w:type="dxa"/>
            <w:gridSpan w:val="2"/>
            <w:vAlign w:val="bottom"/>
          </w:tcPr>
          <w:p w14:paraId="7ECEB303" w14:textId="789FD7EE" w:rsidR="00FE7FE4" w:rsidRPr="003E74D8" w:rsidRDefault="00FE7FE4" w:rsidP="0001518A">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gridSpan w:val="2"/>
            <w:vAlign w:val="bottom"/>
          </w:tcPr>
          <w:p w14:paraId="5AB67D10" w14:textId="272BAD63" w:rsidR="00FE7FE4" w:rsidRPr="003E74D8" w:rsidRDefault="00FE7FE4" w:rsidP="0001518A">
            <w:pPr>
              <w:tabs>
                <w:tab w:val="decimal" w:pos="748"/>
              </w:tabs>
              <w:spacing w:line="220" w:lineRule="exact"/>
              <w:ind w:left="51" w:right="-169"/>
              <w:rPr>
                <w:rFonts w:ascii="CordiaUPC" w:hAnsi="CordiaUPC" w:cs="CordiaUPC"/>
                <w:szCs w:val="22"/>
              </w:rPr>
            </w:pPr>
            <w:r>
              <w:rPr>
                <w:rFonts w:ascii="CordiaUPC" w:hAnsi="CordiaUPC" w:cs="CordiaUPC"/>
                <w:szCs w:val="22"/>
              </w:rPr>
              <w:t>3,036</w:t>
            </w:r>
          </w:p>
        </w:tc>
      </w:tr>
      <w:tr w:rsidR="00FE7FE4" w:rsidRPr="003E74D8" w14:paraId="6BB94F0E" w14:textId="77777777" w:rsidTr="00FE7FE4">
        <w:tc>
          <w:tcPr>
            <w:tcW w:w="1439" w:type="dxa"/>
          </w:tcPr>
          <w:p w14:paraId="6C863EB6" w14:textId="77777777" w:rsidR="00FE7FE4" w:rsidRPr="003E74D8" w:rsidRDefault="00FE7FE4" w:rsidP="0001518A">
            <w:pPr>
              <w:tabs>
                <w:tab w:val="left" w:pos="252"/>
              </w:tabs>
              <w:autoSpaceDE w:val="0"/>
              <w:autoSpaceDN w:val="0"/>
              <w:adjustRightInd w:val="0"/>
              <w:spacing w:line="220" w:lineRule="exact"/>
              <w:rPr>
                <w:rFonts w:ascii="CordiaUPC" w:hAnsi="CordiaUPC" w:cs="CordiaUPC"/>
                <w:szCs w:val="22"/>
                <w:lang w:val="en-US"/>
              </w:rPr>
            </w:pPr>
            <w:r w:rsidRPr="003E74D8">
              <w:rPr>
                <w:rFonts w:ascii="CordiaUPC" w:hAnsi="CordiaUPC" w:cs="CordiaUPC" w:hint="cs"/>
                <w:szCs w:val="22"/>
                <w:lang w:val="en-US"/>
              </w:rPr>
              <w:t>-  Incremental</w:t>
            </w:r>
          </w:p>
          <w:p w14:paraId="7520CE90" w14:textId="1E681ABB" w:rsidR="00FE7FE4" w:rsidRPr="003E74D8" w:rsidRDefault="00FE7FE4" w:rsidP="0001518A">
            <w:pPr>
              <w:tabs>
                <w:tab w:val="left" w:pos="252"/>
              </w:tabs>
              <w:spacing w:line="220" w:lineRule="exact"/>
              <w:ind w:left="162" w:right="-18"/>
              <w:rPr>
                <w:rFonts w:ascii="CordiaUPC" w:hAnsi="CordiaUPC" w:cs="CordiaUPC"/>
                <w:szCs w:val="22"/>
                <w:cs/>
                <w:lang w:val="en-US" w:bidi="th-TH"/>
              </w:rPr>
            </w:pPr>
            <w:r w:rsidRPr="003E74D8">
              <w:rPr>
                <w:rFonts w:ascii="CordiaUPC" w:hAnsi="CordiaUPC" w:cs="CordiaUPC" w:hint="cs"/>
                <w:szCs w:val="22"/>
                <w:lang w:val="en-US"/>
              </w:rPr>
              <w:t xml:space="preserve">   revaluation</w:t>
            </w:r>
            <w:r w:rsidRPr="00230A40">
              <w:rPr>
                <w:rFonts w:ascii="CordiaUPC" w:hAnsi="CordiaUPC" w:cs="CordiaUPC" w:hint="cs"/>
                <w:sz w:val="26"/>
                <w:szCs w:val="26"/>
                <w:lang w:val="en-US"/>
              </w:rPr>
              <w:t>*</w:t>
            </w:r>
          </w:p>
        </w:tc>
        <w:tc>
          <w:tcPr>
            <w:tcW w:w="791" w:type="dxa"/>
            <w:vAlign w:val="bottom"/>
          </w:tcPr>
          <w:p w14:paraId="06A173A9" w14:textId="51A78668" w:rsidR="00FE7FE4" w:rsidRPr="003E74D8" w:rsidRDefault="00FE7FE4" w:rsidP="0001518A">
            <w:pPr>
              <w:tabs>
                <w:tab w:val="decimal" w:pos="570"/>
              </w:tabs>
              <w:spacing w:line="220" w:lineRule="exact"/>
              <w:ind w:right="-169"/>
              <w:rPr>
                <w:rFonts w:ascii="CordiaUPC" w:hAnsi="CordiaUPC" w:cs="CordiaUPC"/>
                <w:szCs w:val="22"/>
              </w:rPr>
            </w:pPr>
            <w:r>
              <w:rPr>
                <w:rFonts w:ascii="CordiaUPC" w:hAnsi="CordiaUPC" w:cs="CordiaUPC"/>
                <w:szCs w:val="22"/>
              </w:rPr>
              <w:t>2,965</w:t>
            </w:r>
          </w:p>
        </w:tc>
        <w:tc>
          <w:tcPr>
            <w:tcW w:w="851" w:type="dxa"/>
            <w:vAlign w:val="bottom"/>
          </w:tcPr>
          <w:p w14:paraId="7ADECBEB" w14:textId="22DC1CA6"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6,231</w:t>
            </w:r>
          </w:p>
        </w:tc>
        <w:tc>
          <w:tcPr>
            <w:tcW w:w="802" w:type="dxa"/>
            <w:vAlign w:val="bottom"/>
          </w:tcPr>
          <w:p w14:paraId="0DFC12CF" w14:textId="7143D01D" w:rsidR="00FE7FE4" w:rsidRPr="003E74D8" w:rsidRDefault="00FE7FE4" w:rsidP="0001518A">
            <w:pPr>
              <w:tabs>
                <w:tab w:val="decimal" w:pos="594"/>
              </w:tabs>
              <w:spacing w:line="220" w:lineRule="exact"/>
              <w:ind w:right="-169"/>
              <w:rPr>
                <w:rFonts w:ascii="CordiaUPC" w:hAnsi="CordiaUPC" w:cs="CordiaUPC"/>
                <w:szCs w:val="22"/>
              </w:rPr>
            </w:pPr>
            <w:r>
              <w:rPr>
                <w:rFonts w:ascii="CordiaUPC" w:hAnsi="CordiaUPC" w:cs="CordiaUPC"/>
                <w:szCs w:val="22"/>
              </w:rPr>
              <w:t>-</w:t>
            </w:r>
          </w:p>
        </w:tc>
        <w:tc>
          <w:tcPr>
            <w:tcW w:w="993" w:type="dxa"/>
            <w:gridSpan w:val="2"/>
            <w:vAlign w:val="bottom"/>
          </w:tcPr>
          <w:p w14:paraId="1A6A53B0" w14:textId="5193D122"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(125)</w:t>
            </w:r>
          </w:p>
        </w:tc>
        <w:tc>
          <w:tcPr>
            <w:tcW w:w="815" w:type="dxa"/>
            <w:gridSpan w:val="2"/>
            <w:vAlign w:val="bottom"/>
          </w:tcPr>
          <w:p w14:paraId="7C193B29" w14:textId="2ECAF512" w:rsidR="00FE7FE4" w:rsidRPr="003E74D8" w:rsidRDefault="00FE7FE4" w:rsidP="0001518A">
            <w:pPr>
              <w:tabs>
                <w:tab w:val="decimal" w:pos="600"/>
              </w:tabs>
              <w:spacing w:line="220" w:lineRule="exact"/>
              <w:ind w:right="-169"/>
              <w:rPr>
                <w:rFonts w:ascii="CordiaUPC" w:hAnsi="CordiaUPC" w:cs="CordiaUPC"/>
                <w:szCs w:val="22"/>
              </w:rPr>
            </w:pPr>
            <w:r>
              <w:rPr>
                <w:rFonts w:ascii="CordiaUPC" w:hAnsi="CordiaUPC" w:cs="CordiaUPC"/>
                <w:szCs w:val="22"/>
              </w:rPr>
              <w:t>6,106</w:t>
            </w:r>
          </w:p>
        </w:tc>
        <w:tc>
          <w:tcPr>
            <w:tcW w:w="810" w:type="dxa"/>
            <w:vAlign w:val="bottom"/>
          </w:tcPr>
          <w:p w14:paraId="6EFF84E2" w14:textId="3B2886B6"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rPr>
              <w:t>(3,266)</w:t>
            </w:r>
          </w:p>
        </w:tc>
        <w:tc>
          <w:tcPr>
            <w:tcW w:w="993" w:type="dxa"/>
            <w:vAlign w:val="bottom"/>
          </w:tcPr>
          <w:p w14:paraId="5B99CF01" w14:textId="1CC4BF6C"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(122)</w:t>
            </w:r>
          </w:p>
        </w:tc>
        <w:tc>
          <w:tcPr>
            <w:tcW w:w="1134" w:type="dxa"/>
            <w:vAlign w:val="bottom"/>
          </w:tcPr>
          <w:p w14:paraId="36A751C6" w14:textId="42F05AC4" w:rsidR="00FE7FE4" w:rsidRPr="003E74D8" w:rsidRDefault="00FE7FE4" w:rsidP="0001518A">
            <w:pPr>
              <w:tabs>
                <w:tab w:val="decimal" w:pos="810"/>
              </w:tabs>
              <w:spacing w:line="220" w:lineRule="exact"/>
              <w:ind w:right="-18"/>
              <w:rPr>
                <w:rFonts w:ascii="CordiaUPC" w:hAnsi="CordiaUPC" w:cs="CordiaUPC"/>
                <w:szCs w:val="22"/>
              </w:rPr>
            </w:pPr>
            <w:r>
              <w:rPr>
                <w:rFonts w:ascii="CordiaUPC" w:hAnsi="CordiaUPC" w:cs="CordiaUPC"/>
                <w:szCs w:val="22"/>
              </w:rPr>
              <w:t>65</w:t>
            </w:r>
          </w:p>
        </w:tc>
        <w:tc>
          <w:tcPr>
            <w:tcW w:w="993" w:type="dxa"/>
            <w:gridSpan w:val="2"/>
            <w:vAlign w:val="bottom"/>
          </w:tcPr>
          <w:p w14:paraId="4BF8EECC" w14:textId="19D6E473" w:rsidR="00FE7FE4" w:rsidRPr="003E74D8" w:rsidRDefault="00FE7FE4" w:rsidP="0001518A">
            <w:pPr>
              <w:tabs>
                <w:tab w:val="decimal" w:pos="716"/>
              </w:tabs>
              <w:spacing w:line="220" w:lineRule="exact"/>
              <w:ind w:left="-65" w:right="-169"/>
              <w:rPr>
                <w:rFonts w:ascii="CordiaUPC" w:hAnsi="CordiaUPC" w:cs="CordiaUPC"/>
                <w:szCs w:val="22"/>
              </w:rPr>
            </w:pPr>
            <w:r>
              <w:rPr>
                <w:rFonts w:ascii="CordiaUPC" w:hAnsi="CordiaUPC" w:cs="CordiaUPC"/>
                <w:szCs w:val="22"/>
              </w:rPr>
              <w:t>(3,323)</w:t>
            </w:r>
          </w:p>
        </w:tc>
        <w:tc>
          <w:tcPr>
            <w:tcW w:w="850" w:type="dxa"/>
            <w:vAlign w:val="bottom"/>
          </w:tcPr>
          <w:p w14:paraId="27EDE818" w14:textId="6406E20C" w:rsidR="00FE7FE4" w:rsidRPr="003E74D8" w:rsidRDefault="00FE7FE4" w:rsidP="0001518A">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6CEDAE58" w14:textId="771AD121" w:rsidR="00FE7FE4" w:rsidRPr="003E74D8" w:rsidRDefault="00FE7FE4" w:rsidP="0001518A">
            <w:pPr>
              <w:tabs>
                <w:tab w:val="decimal" w:pos="748"/>
              </w:tabs>
              <w:spacing w:line="22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754646B3" w14:textId="5AD5D8F8" w:rsidR="00FE7FE4" w:rsidRPr="003E74D8" w:rsidRDefault="00FE7FE4" w:rsidP="0001518A">
            <w:pP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gridSpan w:val="2"/>
            <w:vAlign w:val="bottom"/>
          </w:tcPr>
          <w:p w14:paraId="24132E0D" w14:textId="58F19735" w:rsidR="00FE7FE4" w:rsidRPr="003E74D8" w:rsidRDefault="00FE7FE4" w:rsidP="0001518A">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gridSpan w:val="2"/>
            <w:vAlign w:val="bottom"/>
          </w:tcPr>
          <w:p w14:paraId="0EDA674B" w14:textId="4742A26C" w:rsidR="00FE7FE4" w:rsidRPr="003E74D8" w:rsidRDefault="00FE7FE4" w:rsidP="0001518A">
            <w:pPr>
              <w:tabs>
                <w:tab w:val="decimal" w:pos="748"/>
              </w:tabs>
              <w:spacing w:line="220" w:lineRule="exact"/>
              <w:ind w:left="51" w:right="-169"/>
              <w:rPr>
                <w:rFonts w:ascii="CordiaUPC" w:hAnsi="CordiaUPC" w:cs="CordiaUPC"/>
                <w:szCs w:val="22"/>
              </w:rPr>
            </w:pPr>
            <w:r>
              <w:rPr>
                <w:rFonts w:ascii="CordiaUPC" w:hAnsi="CordiaUPC" w:cs="CordiaUPC"/>
                <w:szCs w:val="22"/>
              </w:rPr>
              <w:t>2,783</w:t>
            </w:r>
          </w:p>
        </w:tc>
      </w:tr>
      <w:tr w:rsidR="00FE7FE4" w:rsidRPr="003E74D8" w14:paraId="4574D37D" w14:textId="77777777" w:rsidTr="00FE7FE4">
        <w:tc>
          <w:tcPr>
            <w:tcW w:w="1439" w:type="dxa"/>
          </w:tcPr>
          <w:p w14:paraId="73650359" w14:textId="77777777" w:rsidR="00FE7FE4" w:rsidRDefault="00FE7FE4" w:rsidP="0001518A">
            <w:pPr>
              <w:tabs>
                <w:tab w:val="left" w:pos="140"/>
              </w:tabs>
              <w:autoSpaceDE w:val="0"/>
              <w:autoSpaceDN w:val="0"/>
              <w:adjustRightInd w:val="0"/>
              <w:spacing w:line="220" w:lineRule="exact"/>
              <w:rPr>
                <w:rFonts w:ascii="CordiaUPC" w:hAnsi="CordiaUPC" w:cs="CordiaUPC"/>
                <w:szCs w:val="22"/>
                <w:lang w:val="en-US"/>
              </w:rPr>
            </w:pPr>
            <w:r w:rsidRPr="003E74D8">
              <w:rPr>
                <w:rFonts w:ascii="CordiaUPC" w:hAnsi="CordiaUPC" w:cs="CordiaUPC" w:hint="cs"/>
                <w:szCs w:val="22"/>
                <w:lang w:val="en-US"/>
              </w:rPr>
              <w:t xml:space="preserve">Right-of-use </w:t>
            </w:r>
            <w:r>
              <w:rPr>
                <w:rFonts w:ascii="CordiaUPC" w:hAnsi="CordiaUPC" w:cs="CordiaUPC"/>
                <w:szCs w:val="22"/>
                <w:lang w:val="en-US"/>
              </w:rPr>
              <w:tab/>
            </w:r>
            <w:r w:rsidRPr="003E74D8">
              <w:rPr>
                <w:rFonts w:ascii="CordiaUPC" w:hAnsi="CordiaUPC" w:cs="CordiaUPC" w:hint="cs"/>
                <w:szCs w:val="22"/>
                <w:lang w:val="en-US"/>
              </w:rPr>
              <w:t xml:space="preserve">assets </w:t>
            </w:r>
            <w:r>
              <w:rPr>
                <w:rFonts w:ascii="CordiaUPC" w:hAnsi="CordiaUPC" w:cs="CordiaUPC"/>
                <w:szCs w:val="22"/>
                <w:lang w:val="en-US"/>
              </w:rPr>
              <w:t xml:space="preserve">     </w:t>
            </w:r>
          </w:p>
          <w:p w14:paraId="1E608C5A" w14:textId="1C8047D3" w:rsidR="00FE7FE4" w:rsidRPr="003E74D8" w:rsidRDefault="00FE7FE4" w:rsidP="0001518A">
            <w:pPr>
              <w:tabs>
                <w:tab w:val="left" w:pos="140"/>
              </w:tabs>
              <w:autoSpaceDE w:val="0"/>
              <w:autoSpaceDN w:val="0"/>
              <w:adjustRightInd w:val="0"/>
              <w:spacing w:line="220" w:lineRule="exact"/>
              <w:rPr>
                <w:rFonts w:ascii="CordiaUPC" w:hAnsi="CordiaUPC" w:cs="CordiaUPC"/>
                <w:color w:val="FF0000"/>
                <w:szCs w:val="22"/>
                <w:lang w:val="en-US"/>
              </w:rPr>
            </w:pPr>
            <w:r>
              <w:rPr>
                <w:rFonts w:ascii="CordiaUPC" w:hAnsi="CordiaUPC" w:cs="CordiaUPC"/>
                <w:szCs w:val="22"/>
                <w:lang w:val="en-US"/>
              </w:rPr>
              <w:t xml:space="preserve">    - p</w:t>
            </w:r>
            <w:r w:rsidRPr="003E74D8">
              <w:rPr>
                <w:rFonts w:ascii="CordiaUPC" w:hAnsi="CordiaUPC" w:cs="CordiaUPC" w:hint="cs"/>
                <w:szCs w:val="22"/>
                <w:lang w:val="en-US"/>
              </w:rPr>
              <w:t>remise</w:t>
            </w:r>
          </w:p>
        </w:tc>
        <w:tc>
          <w:tcPr>
            <w:tcW w:w="791" w:type="dxa"/>
            <w:vAlign w:val="bottom"/>
          </w:tcPr>
          <w:p w14:paraId="78F50BCB" w14:textId="625DDEBA" w:rsidR="00FE7FE4" w:rsidRPr="003E74D8" w:rsidRDefault="00FE7FE4" w:rsidP="0001518A">
            <w:pPr>
              <w:tabs>
                <w:tab w:val="decimal" w:pos="570"/>
              </w:tabs>
              <w:spacing w:line="220" w:lineRule="exact"/>
              <w:ind w:right="-169"/>
              <w:rPr>
                <w:rFonts w:ascii="CordiaUPC" w:hAnsi="CordiaUPC" w:cs="CordiaUPC"/>
                <w:szCs w:val="22"/>
              </w:rPr>
            </w:pPr>
            <w:r>
              <w:rPr>
                <w:rFonts w:ascii="CordiaUPC" w:hAnsi="CordiaUPC" w:cs="CordiaUPC"/>
                <w:szCs w:val="22"/>
              </w:rPr>
              <w:t>1,151</w:t>
            </w:r>
          </w:p>
        </w:tc>
        <w:tc>
          <w:tcPr>
            <w:tcW w:w="851" w:type="dxa"/>
            <w:vAlign w:val="bottom"/>
          </w:tcPr>
          <w:p w14:paraId="6BD2664D" w14:textId="46366913"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1,808</w:t>
            </w:r>
          </w:p>
        </w:tc>
        <w:tc>
          <w:tcPr>
            <w:tcW w:w="802" w:type="dxa"/>
            <w:vAlign w:val="bottom"/>
          </w:tcPr>
          <w:p w14:paraId="2C422765" w14:textId="3069E022" w:rsidR="00FE7FE4" w:rsidRPr="003E74D8" w:rsidRDefault="00FE7FE4" w:rsidP="0001518A">
            <w:pPr>
              <w:tabs>
                <w:tab w:val="decimal" w:pos="594"/>
              </w:tabs>
              <w:spacing w:line="220" w:lineRule="exact"/>
              <w:ind w:right="-169"/>
              <w:rPr>
                <w:rFonts w:ascii="CordiaUPC" w:hAnsi="CordiaUPC" w:cs="CordiaUPC"/>
                <w:szCs w:val="22"/>
              </w:rPr>
            </w:pPr>
            <w:r>
              <w:rPr>
                <w:rFonts w:ascii="CordiaUPC" w:hAnsi="CordiaUPC" w:cs="CordiaUPC"/>
                <w:szCs w:val="22"/>
              </w:rPr>
              <w:t>289</w:t>
            </w:r>
          </w:p>
        </w:tc>
        <w:tc>
          <w:tcPr>
            <w:tcW w:w="993" w:type="dxa"/>
            <w:gridSpan w:val="2"/>
            <w:vAlign w:val="bottom"/>
          </w:tcPr>
          <w:p w14:paraId="00EE078B" w14:textId="68C85735"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(305)</w:t>
            </w:r>
          </w:p>
        </w:tc>
        <w:tc>
          <w:tcPr>
            <w:tcW w:w="815" w:type="dxa"/>
            <w:gridSpan w:val="2"/>
            <w:vAlign w:val="bottom"/>
          </w:tcPr>
          <w:p w14:paraId="46A40C4E" w14:textId="68C68ACE" w:rsidR="00FE7FE4" w:rsidRPr="003E74D8" w:rsidRDefault="00FE7FE4" w:rsidP="0001518A">
            <w:pPr>
              <w:tabs>
                <w:tab w:val="decimal" w:pos="600"/>
              </w:tabs>
              <w:spacing w:line="220" w:lineRule="exact"/>
              <w:ind w:right="-169"/>
              <w:rPr>
                <w:rFonts w:ascii="CordiaUPC" w:hAnsi="CordiaUPC" w:cs="CordiaUPC"/>
                <w:szCs w:val="22"/>
              </w:rPr>
            </w:pPr>
            <w:r>
              <w:rPr>
                <w:rFonts w:ascii="CordiaUPC" w:hAnsi="CordiaUPC" w:cs="CordiaUPC"/>
                <w:szCs w:val="22"/>
              </w:rPr>
              <w:t>1,792</w:t>
            </w:r>
          </w:p>
        </w:tc>
        <w:tc>
          <w:tcPr>
            <w:tcW w:w="810" w:type="dxa"/>
            <w:vAlign w:val="bottom"/>
          </w:tcPr>
          <w:p w14:paraId="1E78D7A4" w14:textId="23C7F906"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rPr>
              <w:t>(657)</w:t>
            </w:r>
          </w:p>
        </w:tc>
        <w:tc>
          <w:tcPr>
            <w:tcW w:w="993" w:type="dxa"/>
            <w:vAlign w:val="bottom"/>
          </w:tcPr>
          <w:p w14:paraId="1CF58293" w14:textId="49A91C24"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(337)</w:t>
            </w:r>
          </w:p>
        </w:tc>
        <w:tc>
          <w:tcPr>
            <w:tcW w:w="1134" w:type="dxa"/>
            <w:vAlign w:val="bottom"/>
          </w:tcPr>
          <w:p w14:paraId="119F0CA2" w14:textId="77A97D6C" w:rsidR="00FE7FE4" w:rsidRPr="003E74D8" w:rsidRDefault="00FE7FE4" w:rsidP="0001518A">
            <w:pPr>
              <w:tabs>
                <w:tab w:val="decimal" w:pos="810"/>
              </w:tabs>
              <w:spacing w:line="220" w:lineRule="exact"/>
              <w:ind w:right="-18"/>
              <w:rPr>
                <w:rFonts w:ascii="CordiaUPC" w:hAnsi="CordiaUPC" w:cs="CordiaUPC"/>
                <w:szCs w:val="22"/>
              </w:rPr>
            </w:pPr>
            <w:r>
              <w:rPr>
                <w:rFonts w:ascii="CordiaUPC" w:hAnsi="CordiaUPC" w:cs="CordiaUPC"/>
                <w:szCs w:val="22"/>
              </w:rPr>
              <w:t>255</w:t>
            </w:r>
          </w:p>
        </w:tc>
        <w:tc>
          <w:tcPr>
            <w:tcW w:w="993" w:type="dxa"/>
            <w:gridSpan w:val="2"/>
            <w:vAlign w:val="bottom"/>
          </w:tcPr>
          <w:p w14:paraId="1DB4646B" w14:textId="3C3D8B1A" w:rsidR="00FE7FE4" w:rsidRPr="003E74D8" w:rsidRDefault="00FE7FE4" w:rsidP="0001518A">
            <w:pPr>
              <w:tabs>
                <w:tab w:val="decimal" w:pos="716"/>
              </w:tabs>
              <w:spacing w:line="220" w:lineRule="exact"/>
              <w:ind w:left="-65" w:right="-169"/>
              <w:rPr>
                <w:rFonts w:ascii="CordiaUPC" w:hAnsi="CordiaUPC" w:cs="CordiaUPC"/>
                <w:szCs w:val="22"/>
              </w:rPr>
            </w:pPr>
            <w:r>
              <w:rPr>
                <w:rFonts w:ascii="CordiaUPC" w:hAnsi="CordiaUPC" w:cs="CordiaUPC"/>
                <w:szCs w:val="22"/>
              </w:rPr>
              <w:t>(739)</w:t>
            </w:r>
          </w:p>
        </w:tc>
        <w:tc>
          <w:tcPr>
            <w:tcW w:w="850" w:type="dxa"/>
            <w:vAlign w:val="bottom"/>
          </w:tcPr>
          <w:p w14:paraId="2C7D0DE0" w14:textId="200E2975" w:rsidR="00FE7FE4" w:rsidRPr="003E74D8" w:rsidRDefault="00FE7FE4" w:rsidP="0001518A">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548A1C45" w14:textId="5A592C25" w:rsidR="00FE7FE4" w:rsidRPr="003E74D8" w:rsidRDefault="00FE7FE4" w:rsidP="0001518A">
            <w:pPr>
              <w:tabs>
                <w:tab w:val="decimal" w:pos="748"/>
              </w:tabs>
              <w:spacing w:line="22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516B715C" w14:textId="29FF5B96" w:rsidR="00FE7FE4" w:rsidRPr="003E74D8" w:rsidRDefault="00FE7FE4" w:rsidP="0001518A">
            <w:pP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gridSpan w:val="2"/>
            <w:vAlign w:val="bottom"/>
          </w:tcPr>
          <w:p w14:paraId="21E8BEA6" w14:textId="446962A8" w:rsidR="00FE7FE4" w:rsidRPr="003E74D8" w:rsidRDefault="00FE7FE4" w:rsidP="0001518A">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gridSpan w:val="2"/>
            <w:vAlign w:val="bottom"/>
          </w:tcPr>
          <w:p w14:paraId="78E6B32E" w14:textId="19FAA6B8" w:rsidR="00FE7FE4" w:rsidRPr="003E74D8" w:rsidRDefault="00FE7FE4" w:rsidP="0001518A">
            <w:pPr>
              <w:tabs>
                <w:tab w:val="decimal" w:pos="748"/>
              </w:tabs>
              <w:spacing w:line="220" w:lineRule="exact"/>
              <w:ind w:left="51" w:right="-169"/>
              <w:rPr>
                <w:rFonts w:ascii="CordiaUPC" w:hAnsi="CordiaUPC" w:cs="CordiaUPC"/>
                <w:szCs w:val="22"/>
              </w:rPr>
            </w:pPr>
            <w:r>
              <w:rPr>
                <w:rFonts w:ascii="CordiaUPC" w:hAnsi="CordiaUPC" w:cs="CordiaUPC"/>
                <w:szCs w:val="22"/>
              </w:rPr>
              <w:t>1,053</w:t>
            </w:r>
          </w:p>
        </w:tc>
      </w:tr>
      <w:tr w:rsidR="00FE7FE4" w:rsidRPr="003E74D8" w14:paraId="4B593720" w14:textId="77777777" w:rsidTr="00FE7FE4">
        <w:tc>
          <w:tcPr>
            <w:tcW w:w="1439" w:type="dxa"/>
            <w:vAlign w:val="bottom"/>
          </w:tcPr>
          <w:p w14:paraId="3F1ACFBC" w14:textId="00502B25" w:rsidR="00FE7FE4" w:rsidRPr="003E74D8" w:rsidRDefault="00FE7FE4" w:rsidP="0001518A">
            <w:pPr>
              <w:tabs>
                <w:tab w:val="left" w:pos="140"/>
              </w:tabs>
              <w:spacing w:line="220" w:lineRule="exact"/>
              <w:ind w:left="50" w:right="-81" w:hanging="50"/>
              <w:rPr>
                <w:rFonts w:ascii="CordiaUPC" w:hAnsi="CordiaUPC" w:cs="CordiaUPC"/>
                <w:spacing w:val="-6"/>
                <w:szCs w:val="22"/>
                <w:lang w:val="en-US"/>
              </w:rPr>
            </w:pPr>
            <w:r w:rsidRPr="003E74D8">
              <w:rPr>
                <w:rFonts w:ascii="CordiaUPC" w:hAnsi="CordiaUPC" w:cs="CordiaUPC" w:hint="cs"/>
                <w:spacing w:val="-6"/>
                <w:szCs w:val="22"/>
                <w:lang w:val="en-US"/>
              </w:rPr>
              <w:t>Leasehol</w:t>
            </w:r>
            <w:r>
              <w:rPr>
                <w:rFonts w:ascii="CordiaUPC" w:hAnsi="CordiaUPC" w:cs="CordiaUPC"/>
                <w:spacing w:val="-6"/>
                <w:szCs w:val="22"/>
                <w:lang w:val="en-US"/>
              </w:rPr>
              <w:t>d</w:t>
            </w:r>
            <w:r w:rsidRPr="003E74D8">
              <w:rPr>
                <w:rFonts w:ascii="CordiaUPC" w:hAnsi="CordiaUPC" w:cs="CordiaUPC" w:hint="cs"/>
                <w:spacing w:val="-6"/>
                <w:szCs w:val="22"/>
                <w:lang w:val="en-US"/>
              </w:rPr>
              <w:br/>
              <w:t xml:space="preserve">   improvements</w:t>
            </w:r>
          </w:p>
        </w:tc>
        <w:tc>
          <w:tcPr>
            <w:tcW w:w="791" w:type="dxa"/>
            <w:vAlign w:val="bottom"/>
          </w:tcPr>
          <w:p w14:paraId="02A03EAF" w14:textId="3FDA9299" w:rsidR="00FE7FE4" w:rsidRPr="003E74D8" w:rsidRDefault="00FE7FE4" w:rsidP="0001518A">
            <w:pPr>
              <w:tabs>
                <w:tab w:val="decimal" w:pos="570"/>
              </w:tabs>
              <w:spacing w:line="220" w:lineRule="exact"/>
              <w:ind w:right="-169"/>
              <w:rPr>
                <w:rFonts w:ascii="CordiaUPC" w:hAnsi="CordiaUPC" w:cs="CordiaUPC"/>
                <w:szCs w:val="22"/>
              </w:rPr>
            </w:pPr>
            <w:r>
              <w:rPr>
                <w:rFonts w:ascii="CordiaUPC" w:hAnsi="CordiaUPC" w:cs="CordiaUPC"/>
                <w:szCs w:val="22"/>
              </w:rPr>
              <w:t>222</w:t>
            </w:r>
          </w:p>
        </w:tc>
        <w:tc>
          <w:tcPr>
            <w:tcW w:w="851" w:type="dxa"/>
            <w:vAlign w:val="bottom"/>
          </w:tcPr>
          <w:p w14:paraId="58917BD1" w14:textId="3F36C270"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1,169</w:t>
            </w:r>
          </w:p>
        </w:tc>
        <w:tc>
          <w:tcPr>
            <w:tcW w:w="802" w:type="dxa"/>
            <w:vAlign w:val="bottom"/>
          </w:tcPr>
          <w:p w14:paraId="3FD9F74B" w14:textId="32CE07C6" w:rsidR="00FE7FE4" w:rsidRPr="003E74D8" w:rsidRDefault="00FE7FE4" w:rsidP="0001518A">
            <w:pPr>
              <w:tabs>
                <w:tab w:val="decimal" w:pos="594"/>
              </w:tabs>
              <w:spacing w:line="220" w:lineRule="exact"/>
              <w:ind w:right="-169"/>
              <w:rPr>
                <w:rFonts w:ascii="CordiaUPC" w:hAnsi="CordiaUPC" w:cs="CordiaUPC"/>
                <w:szCs w:val="22"/>
              </w:rPr>
            </w:pPr>
            <w:r>
              <w:rPr>
                <w:rFonts w:ascii="CordiaUPC" w:hAnsi="CordiaUPC" w:cs="CordiaUPC"/>
                <w:szCs w:val="22"/>
              </w:rPr>
              <w:t>38</w:t>
            </w:r>
          </w:p>
        </w:tc>
        <w:tc>
          <w:tcPr>
            <w:tcW w:w="993" w:type="dxa"/>
            <w:gridSpan w:val="2"/>
            <w:vAlign w:val="bottom"/>
          </w:tcPr>
          <w:p w14:paraId="27F0C2E0" w14:textId="250CFC8A"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(109)</w:t>
            </w:r>
          </w:p>
        </w:tc>
        <w:tc>
          <w:tcPr>
            <w:tcW w:w="815" w:type="dxa"/>
            <w:gridSpan w:val="2"/>
            <w:vAlign w:val="bottom"/>
          </w:tcPr>
          <w:p w14:paraId="5A70E1EA" w14:textId="7E410A27" w:rsidR="00FE7FE4" w:rsidRPr="003E74D8" w:rsidRDefault="00FE7FE4" w:rsidP="0001518A">
            <w:pPr>
              <w:tabs>
                <w:tab w:val="decimal" w:pos="600"/>
              </w:tabs>
              <w:spacing w:line="220" w:lineRule="exact"/>
              <w:ind w:right="-169"/>
              <w:rPr>
                <w:rFonts w:ascii="CordiaUPC" w:hAnsi="CordiaUPC" w:cs="CordiaUPC"/>
                <w:szCs w:val="22"/>
              </w:rPr>
            </w:pPr>
            <w:r>
              <w:rPr>
                <w:rFonts w:ascii="CordiaUPC" w:hAnsi="CordiaUPC" w:cs="CordiaUPC"/>
                <w:szCs w:val="22"/>
              </w:rPr>
              <w:t>1,098</w:t>
            </w:r>
          </w:p>
        </w:tc>
        <w:tc>
          <w:tcPr>
            <w:tcW w:w="810" w:type="dxa"/>
            <w:vAlign w:val="bottom"/>
          </w:tcPr>
          <w:p w14:paraId="3797C658" w14:textId="202F7A13"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rPr>
              <w:t>(947)</w:t>
            </w:r>
          </w:p>
        </w:tc>
        <w:tc>
          <w:tcPr>
            <w:tcW w:w="993" w:type="dxa"/>
            <w:vAlign w:val="bottom"/>
          </w:tcPr>
          <w:p w14:paraId="54A0ECDE" w14:textId="586AE0C6"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(41)</w:t>
            </w:r>
          </w:p>
        </w:tc>
        <w:tc>
          <w:tcPr>
            <w:tcW w:w="1134" w:type="dxa"/>
            <w:vAlign w:val="bottom"/>
          </w:tcPr>
          <w:p w14:paraId="3CABE4C1" w14:textId="173DFCC6" w:rsidR="00FE7FE4" w:rsidRPr="005B099B" w:rsidRDefault="00FE7FE4" w:rsidP="0001518A">
            <w:pPr>
              <w:tabs>
                <w:tab w:val="decimal" w:pos="810"/>
              </w:tabs>
              <w:spacing w:line="220" w:lineRule="exact"/>
              <w:ind w:right="-18"/>
              <w:rPr>
                <w:rFonts w:ascii="CordiaUPC" w:hAnsi="CordiaUPC" w:cs="CordiaUPC"/>
                <w:szCs w:val="22"/>
                <w:lang w:val="en-US" w:bidi="th-TH"/>
              </w:rPr>
            </w:pPr>
            <w:r>
              <w:rPr>
                <w:rFonts w:ascii="CordiaUPC" w:hAnsi="CordiaUPC" w:cs="CordiaUPC"/>
                <w:szCs w:val="22"/>
                <w:lang w:val="en-US" w:bidi="th-TH"/>
              </w:rPr>
              <w:t>99</w:t>
            </w:r>
          </w:p>
        </w:tc>
        <w:tc>
          <w:tcPr>
            <w:tcW w:w="993" w:type="dxa"/>
            <w:gridSpan w:val="2"/>
            <w:vAlign w:val="bottom"/>
          </w:tcPr>
          <w:p w14:paraId="29738D5E" w14:textId="40170089" w:rsidR="00FE7FE4" w:rsidRPr="003E74D8" w:rsidRDefault="00FE7FE4" w:rsidP="0001518A">
            <w:pPr>
              <w:tabs>
                <w:tab w:val="decimal" w:pos="716"/>
              </w:tabs>
              <w:spacing w:line="220" w:lineRule="exact"/>
              <w:ind w:left="-65" w:right="-169"/>
              <w:rPr>
                <w:rFonts w:ascii="CordiaUPC" w:hAnsi="CordiaUPC" w:cs="CordiaUPC"/>
                <w:szCs w:val="22"/>
              </w:rPr>
            </w:pPr>
            <w:r>
              <w:rPr>
                <w:rFonts w:ascii="CordiaUPC" w:hAnsi="CordiaUPC" w:cs="CordiaUPC"/>
                <w:szCs w:val="22"/>
              </w:rPr>
              <w:t>(889)</w:t>
            </w:r>
          </w:p>
        </w:tc>
        <w:tc>
          <w:tcPr>
            <w:tcW w:w="850" w:type="dxa"/>
            <w:vAlign w:val="bottom"/>
          </w:tcPr>
          <w:p w14:paraId="51030D0A" w14:textId="4D7C61FC" w:rsidR="00FE7FE4" w:rsidRPr="003E74D8" w:rsidRDefault="00FE7FE4" w:rsidP="0001518A">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7D1813D1" w14:textId="37C7CEB3" w:rsidR="00FE7FE4" w:rsidRPr="003E74D8" w:rsidRDefault="00FE7FE4" w:rsidP="0001518A">
            <w:pPr>
              <w:tabs>
                <w:tab w:val="decimal" w:pos="748"/>
              </w:tabs>
              <w:spacing w:line="220" w:lineRule="exact"/>
              <w:ind w:left="54" w:right="-169"/>
              <w:rPr>
                <w:rFonts w:ascii="CordiaUPC" w:hAnsi="CordiaUPC" w:cs="CordiaUPC"/>
                <w:szCs w:val="22"/>
              </w:rPr>
            </w:pPr>
            <w:r>
              <w:rPr>
                <w:rFonts w:ascii="CordiaUPC" w:hAnsi="CordiaUPC" w:cs="CordiaUPC"/>
                <w:szCs w:val="22"/>
              </w:rPr>
              <w:t>(10)</w:t>
            </w:r>
          </w:p>
        </w:tc>
        <w:tc>
          <w:tcPr>
            <w:tcW w:w="993" w:type="dxa"/>
            <w:vAlign w:val="bottom"/>
          </w:tcPr>
          <w:p w14:paraId="1FBD3B4E" w14:textId="07516DD1" w:rsidR="00FE7FE4" w:rsidRPr="003E74D8" w:rsidRDefault="00FE7FE4" w:rsidP="0001518A">
            <w:pPr>
              <w:tabs>
                <w:tab w:val="decimal" w:pos="635"/>
              </w:tabs>
              <w:spacing w:line="220" w:lineRule="exact"/>
              <w:ind w:right="-169"/>
              <w:rPr>
                <w:rFonts w:ascii="CordiaUPC" w:hAnsi="CordiaUPC" w:cs="CordiaUPC"/>
                <w:szCs w:val="22"/>
              </w:rPr>
            </w:pPr>
            <w:r>
              <w:rPr>
                <w:rFonts w:ascii="CordiaUPC" w:hAnsi="CordiaUPC" w:cs="CordiaUPC"/>
                <w:szCs w:val="22"/>
              </w:rPr>
              <w:t>10</w:t>
            </w:r>
          </w:p>
        </w:tc>
        <w:tc>
          <w:tcPr>
            <w:tcW w:w="850" w:type="dxa"/>
            <w:gridSpan w:val="2"/>
            <w:vAlign w:val="bottom"/>
          </w:tcPr>
          <w:p w14:paraId="3998D4E9" w14:textId="59EE94A9" w:rsidR="00FE7FE4" w:rsidRPr="003E74D8" w:rsidRDefault="00FE7FE4" w:rsidP="0001518A">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gridSpan w:val="2"/>
            <w:vAlign w:val="bottom"/>
          </w:tcPr>
          <w:p w14:paraId="372CC39D" w14:textId="30C9F7E7" w:rsidR="00FE7FE4" w:rsidRPr="003E74D8" w:rsidRDefault="00FE7FE4" w:rsidP="0001518A">
            <w:pPr>
              <w:tabs>
                <w:tab w:val="decimal" w:pos="748"/>
              </w:tabs>
              <w:spacing w:line="220" w:lineRule="exact"/>
              <w:ind w:left="51" w:right="-169"/>
              <w:rPr>
                <w:rFonts w:ascii="CordiaUPC" w:hAnsi="CordiaUPC" w:cs="CordiaUPC"/>
                <w:szCs w:val="22"/>
              </w:rPr>
            </w:pPr>
            <w:r>
              <w:rPr>
                <w:rFonts w:ascii="CordiaUPC" w:hAnsi="CordiaUPC" w:cs="CordiaUPC"/>
                <w:szCs w:val="22"/>
              </w:rPr>
              <w:t>209</w:t>
            </w:r>
          </w:p>
        </w:tc>
      </w:tr>
      <w:tr w:rsidR="00FE7FE4" w:rsidRPr="003E74D8" w14:paraId="0E1E4F71" w14:textId="77777777" w:rsidTr="00FE7FE4">
        <w:tc>
          <w:tcPr>
            <w:tcW w:w="1439" w:type="dxa"/>
            <w:vAlign w:val="bottom"/>
          </w:tcPr>
          <w:p w14:paraId="38A49F57" w14:textId="528992C4" w:rsidR="00FE7FE4" w:rsidRPr="003E74D8" w:rsidRDefault="00FE7FE4" w:rsidP="0001518A">
            <w:pPr>
              <w:tabs>
                <w:tab w:val="left" w:pos="252"/>
              </w:tabs>
              <w:spacing w:line="220" w:lineRule="exact"/>
              <w:ind w:left="140" w:right="-81" w:hanging="140"/>
              <w:rPr>
                <w:rFonts w:ascii="CordiaUPC" w:hAnsi="CordiaUPC" w:cs="CordiaUPC"/>
                <w:spacing w:val="-6"/>
                <w:szCs w:val="22"/>
                <w:lang w:val="en-US"/>
              </w:rPr>
            </w:pPr>
            <w:r w:rsidRPr="003E74D8">
              <w:rPr>
                <w:rFonts w:ascii="CordiaUPC" w:hAnsi="CordiaUPC" w:cs="CordiaUPC" w:hint="cs"/>
                <w:spacing w:val="-6"/>
                <w:szCs w:val="22"/>
                <w:lang w:val="en-US"/>
              </w:rPr>
              <w:t xml:space="preserve">Equipment under construction </w:t>
            </w:r>
            <w:r>
              <w:rPr>
                <w:rFonts w:ascii="CordiaUPC" w:hAnsi="CordiaUPC" w:cs="CordiaUPC"/>
                <w:spacing w:val="-6"/>
                <w:szCs w:val="22"/>
                <w:lang w:val="en-US"/>
              </w:rPr>
              <w:t xml:space="preserve">       </w:t>
            </w:r>
            <w:r w:rsidRPr="003E74D8">
              <w:rPr>
                <w:rFonts w:ascii="CordiaUPC" w:hAnsi="CordiaUPC" w:cs="CordiaUPC" w:hint="cs"/>
                <w:spacing w:val="-6"/>
                <w:szCs w:val="22"/>
                <w:lang w:val="en-US"/>
              </w:rPr>
              <w:t>and installation</w:t>
            </w:r>
          </w:p>
        </w:tc>
        <w:tc>
          <w:tcPr>
            <w:tcW w:w="791" w:type="dxa"/>
            <w:vAlign w:val="bottom"/>
          </w:tcPr>
          <w:p w14:paraId="1E81A8D8" w14:textId="4F3830F5" w:rsidR="00FE7FE4" w:rsidRPr="003E74D8" w:rsidRDefault="00FE7FE4" w:rsidP="0001518A">
            <w:pPr>
              <w:tabs>
                <w:tab w:val="decimal" w:pos="570"/>
              </w:tabs>
              <w:spacing w:line="220" w:lineRule="exact"/>
              <w:ind w:right="-169"/>
              <w:rPr>
                <w:rFonts w:ascii="CordiaUPC" w:hAnsi="CordiaUPC" w:cs="CordiaUPC"/>
                <w:szCs w:val="22"/>
              </w:rPr>
            </w:pPr>
            <w:r>
              <w:rPr>
                <w:rFonts w:ascii="CordiaUPC" w:hAnsi="CordiaUPC" w:cs="CordiaUPC"/>
                <w:szCs w:val="22"/>
              </w:rPr>
              <w:t>107</w:t>
            </w:r>
          </w:p>
        </w:tc>
        <w:tc>
          <w:tcPr>
            <w:tcW w:w="851" w:type="dxa"/>
            <w:vAlign w:val="bottom"/>
          </w:tcPr>
          <w:p w14:paraId="6F3730F2" w14:textId="39BB1141"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107</w:t>
            </w:r>
          </w:p>
        </w:tc>
        <w:tc>
          <w:tcPr>
            <w:tcW w:w="802" w:type="dxa"/>
            <w:vAlign w:val="bottom"/>
          </w:tcPr>
          <w:p w14:paraId="2A3E9264" w14:textId="5891B3D1" w:rsidR="00FE7FE4" w:rsidRPr="003E74D8" w:rsidRDefault="00FE7FE4" w:rsidP="0001518A">
            <w:pPr>
              <w:tabs>
                <w:tab w:val="decimal" w:pos="594"/>
              </w:tabs>
              <w:spacing w:line="220" w:lineRule="exact"/>
              <w:ind w:right="-169"/>
              <w:rPr>
                <w:rFonts w:ascii="CordiaUPC" w:hAnsi="CordiaUPC" w:cs="CordiaUPC"/>
                <w:szCs w:val="22"/>
              </w:rPr>
            </w:pPr>
            <w:r>
              <w:rPr>
                <w:rFonts w:ascii="CordiaUPC" w:hAnsi="CordiaUPC" w:cs="CordiaUPC"/>
                <w:szCs w:val="22"/>
              </w:rPr>
              <w:t>153</w:t>
            </w:r>
          </w:p>
        </w:tc>
        <w:tc>
          <w:tcPr>
            <w:tcW w:w="993" w:type="dxa"/>
            <w:gridSpan w:val="2"/>
            <w:vAlign w:val="bottom"/>
          </w:tcPr>
          <w:p w14:paraId="3D82DB72" w14:textId="68AC4485"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(149)</w:t>
            </w:r>
          </w:p>
        </w:tc>
        <w:tc>
          <w:tcPr>
            <w:tcW w:w="815" w:type="dxa"/>
            <w:gridSpan w:val="2"/>
            <w:vAlign w:val="bottom"/>
          </w:tcPr>
          <w:p w14:paraId="60298B70" w14:textId="33CD9C3A" w:rsidR="00FE7FE4" w:rsidRPr="003E74D8" w:rsidRDefault="00FE7FE4" w:rsidP="0001518A">
            <w:pPr>
              <w:tabs>
                <w:tab w:val="decimal" w:pos="600"/>
              </w:tabs>
              <w:spacing w:line="220" w:lineRule="exact"/>
              <w:ind w:right="-169"/>
              <w:rPr>
                <w:rFonts w:ascii="CordiaUPC" w:hAnsi="CordiaUPC" w:cs="CordiaUPC"/>
                <w:szCs w:val="22"/>
              </w:rPr>
            </w:pPr>
            <w:r>
              <w:rPr>
                <w:rFonts w:ascii="CordiaUPC" w:hAnsi="CordiaUPC" w:cs="CordiaUPC"/>
                <w:szCs w:val="22"/>
              </w:rPr>
              <w:t>111</w:t>
            </w:r>
          </w:p>
        </w:tc>
        <w:tc>
          <w:tcPr>
            <w:tcW w:w="810" w:type="dxa"/>
            <w:vAlign w:val="bottom"/>
          </w:tcPr>
          <w:p w14:paraId="34D73E86" w14:textId="71EF24D9"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rPr>
              <w:t>-</w:t>
            </w:r>
          </w:p>
        </w:tc>
        <w:tc>
          <w:tcPr>
            <w:tcW w:w="993" w:type="dxa"/>
            <w:vAlign w:val="bottom"/>
          </w:tcPr>
          <w:p w14:paraId="408677AA" w14:textId="7E65997B"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w:t>
            </w:r>
          </w:p>
        </w:tc>
        <w:tc>
          <w:tcPr>
            <w:tcW w:w="1134" w:type="dxa"/>
            <w:vAlign w:val="bottom"/>
          </w:tcPr>
          <w:p w14:paraId="01A99E90" w14:textId="1ABDFF3E" w:rsidR="00FE7FE4" w:rsidRPr="003E74D8" w:rsidRDefault="00FE7FE4" w:rsidP="0001518A">
            <w:pPr>
              <w:tabs>
                <w:tab w:val="decimal" w:pos="810"/>
              </w:tabs>
              <w:spacing w:line="220" w:lineRule="exact"/>
              <w:ind w:right="-18"/>
              <w:rPr>
                <w:rFonts w:ascii="CordiaUPC" w:hAnsi="CordiaUPC" w:cs="CordiaUPC"/>
                <w:szCs w:val="22"/>
              </w:rPr>
            </w:pPr>
            <w:r>
              <w:rPr>
                <w:rFonts w:ascii="CordiaUPC" w:hAnsi="CordiaUPC" w:cs="CordiaUPC"/>
                <w:szCs w:val="22"/>
              </w:rPr>
              <w:t>-</w:t>
            </w:r>
          </w:p>
        </w:tc>
        <w:tc>
          <w:tcPr>
            <w:tcW w:w="993" w:type="dxa"/>
            <w:gridSpan w:val="2"/>
            <w:vAlign w:val="bottom"/>
          </w:tcPr>
          <w:p w14:paraId="633499B5" w14:textId="05F5B53C" w:rsidR="00FE7FE4" w:rsidRPr="003E74D8" w:rsidRDefault="00FE7FE4" w:rsidP="0001518A">
            <w:pPr>
              <w:tabs>
                <w:tab w:val="decimal" w:pos="716"/>
              </w:tabs>
              <w:spacing w:line="22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73F992B6" w14:textId="3E366BC1" w:rsidR="00FE7FE4" w:rsidRPr="003E74D8" w:rsidRDefault="00FE7FE4" w:rsidP="0001518A">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487E533E" w14:textId="48D0A45A" w:rsidR="00FE7FE4" w:rsidRPr="003E74D8" w:rsidRDefault="00FE7FE4" w:rsidP="0001518A">
            <w:pPr>
              <w:tabs>
                <w:tab w:val="decimal" w:pos="748"/>
              </w:tabs>
              <w:spacing w:line="220" w:lineRule="exact"/>
              <w:ind w:left="54" w:right="-169"/>
              <w:rPr>
                <w:rFonts w:ascii="CordiaUPC" w:hAnsi="CordiaUPC" w:cs="CordiaUPC"/>
                <w:szCs w:val="22"/>
              </w:rPr>
            </w:pPr>
            <w:r>
              <w:rPr>
                <w:rFonts w:ascii="CordiaUPC" w:hAnsi="CordiaUPC" w:cs="CordiaUPC"/>
                <w:szCs w:val="22"/>
              </w:rPr>
              <w:t>-</w:t>
            </w:r>
          </w:p>
        </w:tc>
        <w:tc>
          <w:tcPr>
            <w:tcW w:w="993" w:type="dxa"/>
            <w:vAlign w:val="bottom"/>
          </w:tcPr>
          <w:p w14:paraId="314C4691" w14:textId="073DF75A" w:rsidR="00FE7FE4" w:rsidRPr="003E74D8" w:rsidRDefault="00FE7FE4" w:rsidP="0001518A">
            <w:pP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gridSpan w:val="2"/>
            <w:vAlign w:val="bottom"/>
          </w:tcPr>
          <w:p w14:paraId="563C08BC" w14:textId="6F46E553" w:rsidR="00FE7FE4" w:rsidRPr="003E74D8" w:rsidRDefault="00FE7FE4" w:rsidP="0001518A">
            <w:pPr>
              <w:tabs>
                <w:tab w:val="decimal" w:pos="635"/>
              </w:tabs>
              <w:spacing w:line="220" w:lineRule="exact"/>
              <w:ind w:left="51" w:right="-169"/>
              <w:rPr>
                <w:rFonts w:ascii="CordiaUPC" w:hAnsi="CordiaUPC" w:cs="CordiaUPC"/>
                <w:szCs w:val="22"/>
              </w:rPr>
            </w:pPr>
            <w:r>
              <w:rPr>
                <w:rFonts w:ascii="CordiaUPC" w:hAnsi="CordiaUPC" w:cs="CordiaUPC"/>
                <w:szCs w:val="22"/>
              </w:rPr>
              <w:t>-</w:t>
            </w:r>
          </w:p>
        </w:tc>
        <w:tc>
          <w:tcPr>
            <w:tcW w:w="991" w:type="dxa"/>
            <w:gridSpan w:val="2"/>
            <w:vAlign w:val="bottom"/>
          </w:tcPr>
          <w:p w14:paraId="5827E8E4" w14:textId="0DD892BF" w:rsidR="00FE7FE4" w:rsidRPr="003E74D8" w:rsidRDefault="00FE7FE4" w:rsidP="0001518A">
            <w:pPr>
              <w:tabs>
                <w:tab w:val="decimal" w:pos="748"/>
              </w:tabs>
              <w:spacing w:line="220" w:lineRule="exact"/>
              <w:ind w:left="51" w:right="-169"/>
              <w:rPr>
                <w:rFonts w:ascii="CordiaUPC" w:hAnsi="CordiaUPC" w:cs="CordiaUPC"/>
                <w:szCs w:val="22"/>
              </w:rPr>
            </w:pPr>
            <w:r>
              <w:rPr>
                <w:rFonts w:ascii="CordiaUPC" w:hAnsi="CordiaUPC" w:cs="CordiaUPC"/>
                <w:szCs w:val="22"/>
              </w:rPr>
              <w:t>111</w:t>
            </w:r>
          </w:p>
        </w:tc>
      </w:tr>
      <w:tr w:rsidR="00FE7FE4" w:rsidRPr="003E74D8" w14:paraId="66419F36" w14:textId="77777777" w:rsidTr="00FE7FE4">
        <w:tc>
          <w:tcPr>
            <w:tcW w:w="1439" w:type="dxa"/>
            <w:vAlign w:val="bottom"/>
          </w:tcPr>
          <w:p w14:paraId="3CD3C241" w14:textId="1739C35D" w:rsidR="00FE7FE4" w:rsidRPr="003E74D8" w:rsidRDefault="00FE7FE4" w:rsidP="0001518A">
            <w:pPr>
              <w:tabs>
                <w:tab w:val="left" w:pos="252"/>
              </w:tabs>
              <w:spacing w:line="220" w:lineRule="exact"/>
              <w:ind w:right="-81"/>
              <w:rPr>
                <w:rFonts w:ascii="CordiaUPC" w:hAnsi="CordiaUPC" w:cs="CordiaUPC"/>
                <w:spacing w:val="-6"/>
                <w:szCs w:val="22"/>
                <w:lang w:val="en-US"/>
              </w:rPr>
            </w:pPr>
            <w:r w:rsidRPr="003E74D8">
              <w:rPr>
                <w:rFonts w:ascii="CordiaUPC" w:hAnsi="CordiaUPC" w:cs="CordiaUPC" w:hint="cs"/>
                <w:szCs w:val="22"/>
                <w:lang w:val="en-US"/>
              </w:rPr>
              <w:t>Equipment</w:t>
            </w:r>
          </w:p>
        </w:tc>
        <w:tc>
          <w:tcPr>
            <w:tcW w:w="791" w:type="dxa"/>
            <w:vAlign w:val="bottom"/>
          </w:tcPr>
          <w:p w14:paraId="22D01C8B" w14:textId="48826AF3" w:rsidR="00FE7FE4" w:rsidRPr="003E74D8" w:rsidRDefault="00FE7FE4" w:rsidP="0001518A">
            <w:pPr>
              <w:tabs>
                <w:tab w:val="decimal" w:pos="570"/>
              </w:tabs>
              <w:spacing w:line="220" w:lineRule="exact"/>
              <w:ind w:right="-169"/>
              <w:rPr>
                <w:rFonts w:ascii="CordiaUPC" w:hAnsi="CordiaUPC" w:cs="CordiaUPC"/>
                <w:szCs w:val="22"/>
              </w:rPr>
            </w:pPr>
            <w:r>
              <w:rPr>
                <w:rFonts w:ascii="CordiaUPC" w:hAnsi="CordiaUPC" w:cs="CordiaUPC"/>
                <w:szCs w:val="22"/>
              </w:rPr>
              <w:t>3,195</w:t>
            </w:r>
          </w:p>
        </w:tc>
        <w:tc>
          <w:tcPr>
            <w:tcW w:w="851" w:type="dxa"/>
            <w:vAlign w:val="bottom"/>
          </w:tcPr>
          <w:p w14:paraId="24E3CDAD" w14:textId="4E4DC3A5" w:rsidR="00FE7FE4" w:rsidRPr="003E74D8" w:rsidRDefault="00FE7FE4" w:rsidP="0001518A">
            <w:pPr>
              <w:tabs>
                <w:tab w:val="decimal" w:pos="630"/>
              </w:tabs>
              <w:spacing w:line="220" w:lineRule="exact"/>
              <w:ind w:right="-169"/>
              <w:rPr>
                <w:rFonts w:ascii="CordiaUPC" w:hAnsi="CordiaUPC" w:cs="CordiaUPC"/>
                <w:szCs w:val="22"/>
              </w:rPr>
            </w:pPr>
            <w:r>
              <w:rPr>
                <w:rFonts w:ascii="CordiaUPC" w:hAnsi="CordiaUPC" w:cs="CordiaUPC"/>
                <w:szCs w:val="22"/>
              </w:rPr>
              <w:t>7,078</w:t>
            </w:r>
          </w:p>
        </w:tc>
        <w:tc>
          <w:tcPr>
            <w:tcW w:w="802" w:type="dxa"/>
            <w:vAlign w:val="bottom"/>
          </w:tcPr>
          <w:p w14:paraId="4C9A90E0" w14:textId="185762D7" w:rsidR="00FE7FE4" w:rsidRPr="003E74D8" w:rsidRDefault="00FE7FE4" w:rsidP="0001518A">
            <w:pPr>
              <w:tabs>
                <w:tab w:val="decimal" w:pos="594"/>
              </w:tabs>
              <w:spacing w:line="220" w:lineRule="exact"/>
              <w:ind w:right="-169"/>
              <w:rPr>
                <w:rFonts w:ascii="CordiaUPC" w:hAnsi="CordiaUPC" w:cs="CordiaUPC"/>
                <w:szCs w:val="22"/>
              </w:rPr>
            </w:pPr>
            <w:r>
              <w:rPr>
                <w:rFonts w:ascii="CordiaUPC" w:hAnsi="CordiaUPC" w:cs="CordiaUPC"/>
                <w:szCs w:val="22"/>
              </w:rPr>
              <w:t>166</w:t>
            </w:r>
          </w:p>
        </w:tc>
        <w:tc>
          <w:tcPr>
            <w:tcW w:w="993" w:type="dxa"/>
            <w:gridSpan w:val="2"/>
            <w:vAlign w:val="bottom"/>
          </w:tcPr>
          <w:p w14:paraId="60B4BD03" w14:textId="6B779A09" w:rsidR="00FE7FE4" w:rsidRPr="003E74D8" w:rsidRDefault="00FE7FE4" w:rsidP="0001518A">
            <w:pPr>
              <w:tabs>
                <w:tab w:val="decimal" w:pos="696"/>
              </w:tabs>
              <w:spacing w:line="220" w:lineRule="exact"/>
              <w:ind w:right="-169"/>
              <w:rPr>
                <w:rFonts w:ascii="CordiaUPC" w:hAnsi="CordiaUPC" w:cs="CordiaUPC"/>
                <w:szCs w:val="22"/>
              </w:rPr>
            </w:pPr>
            <w:r>
              <w:rPr>
                <w:rFonts w:ascii="CordiaUPC" w:hAnsi="CordiaUPC" w:cs="CordiaUPC"/>
                <w:szCs w:val="22"/>
              </w:rPr>
              <w:t>(1,046)</w:t>
            </w:r>
          </w:p>
        </w:tc>
        <w:tc>
          <w:tcPr>
            <w:tcW w:w="815" w:type="dxa"/>
            <w:gridSpan w:val="2"/>
            <w:vAlign w:val="bottom"/>
          </w:tcPr>
          <w:p w14:paraId="10C3FB8D" w14:textId="665D337E" w:rsidR="00FE7FE4" w:rsidRPr="003E74D8" w:rsidRDefault="00FE7FE4" w:rsidP="0001518A">
            <w:pPr>
              <w:tabs>
                <w:tab w:val="decimal" w:pos="600"/>
              </w:tabs>
              <w:spacing w:line="220" w:lineRule="exact"/>
              <w:ind w:right="-169"/>
              <w:rPr>
                <w:rFonts w:ascii="CordiaUPC" w:hAnsi="CordiaUPC" w:cs="CordiaUPC"/>
                <w:szCs w:val="22"/>
              </w:rPr>
            </w:pPr>
            <w:r>
              <w:rPr>
                <w:rFonts w:ascii="CordiaUPC" w:hAnsi="CordiaUPC" w:cs="CordiaUPC"/>
                <w:szCs w:val="22"/>
              </w:rPr>
              <w:t>6,198</w:t>
            </w:r>
          </w:p>
        </w:tc>
        <w:tc>
          <w:tcPr>
            <w:tcW w:w="810" w:type="dxa"/>
            <w:vAlign w:val="bottom"/>
          </w:tcPr>
          <w:p w14:paraId="4996136F" w14:textId="208D5C17" w:rsidR="00FE7FE4" w:rsidRPr="003E74D8" w:rsidRDefault="00FE7FE4" w:rsidP="0001518A">
            <w:pPr>
              <w:tabs>
                <w:tab w:val="decimal" w:pos="543"/>
              </w:tabs>
              <w:spacing w:line="220" w:lineRule="exact"/>
              <w:ind w:right="-173"/>
              <w:rPr>
                <w:rFonts w:ascii="CordiaUPC" w:hAnsi="CordiaUPC" w:cs="CordiaUPC"/>
                <w:szCs w:val="22"/>
              </w:rPr>
            </w:pPr>
            <w:r>
              <w:rPr>
                <w:rFonts w:ascii="CordiaUPC" w:hAnsi="CordiaUPC" w:cs="CordiaUPC"/>
                <w:szCs w:val="22"/>
              </w:rPr>
              <w:t>(3,883)</w:t>
            </w:r>
          </w:p>
        </w:tc>
        <w:tc>
          <w:tcPr>
            <w:tcW w:w="993" w:type="dxa"/>
            <w:vAlign w:val="bottom"/>
          </w:tcPr>
          <w:p w14:paraId="1D74608B" w14:textId="6A12A6BC" w:rsidR="00FE7FE4" w:rsidRPr="003E74D8" w:rsidRDefault="00FE7FE4" w:rsidP="0001518A">
            <w:pPr>
              <w:tabs>
                <w:tab w:val="decimal" w:pos="748"/>
              </w:tabs>
              <w:spacing w:line="220" w:lineRule="exact"/>
              <w:ind w:right="-169"/>
              <w:rPr>
                <w:rFonts w:ascii="CordiaUPC" w:hAnsi="CordiaUPC" w:cs="CordiaUPC"/>
                <w:szCs w:val="22"/>
              </w:rPr>
            </w:pPr>
            <w:r>
              <w:rPr>
                <w:rFonts w:ascii="CordiaUPC" w:hAnsi="CordiaUPC" w:cs="CordiaUPC"/>
                <w:szCs w:val="22"/>
              </w:rPr>
              <w:t>(775)</w:t>
            </w:r>
          </w:p>
        </w:tc>
        <w:tc>
          <w:tcPr>
            <w:tcW w:w="1134" w:type="dxa"/>
            <w:vAlign w:val="bottom"/>
          </w:tcPr>
          <w:p w14:paraId="14A87876" w14:textId="689365F7" w:rsidR="00FE7FE4" w:rsidRPr="003E74D8" w:rsidRDefault="00FE7FE4" w:rsidP="0001518A">
            <w:pPr>
              <w:tabs>
                <w:tab w:val="decimal" w:pos="810"/>
              </w:tabs>
              <w:spacing w:line="220" w:lineRule="exact"/>
              <w:ind w:right="-18"/>
              <w:rPr>
                <w:rFonts w:ascii="CordiaUPC" w:hAnsi="CordiaUPC" w:cs="CordiaUPC"/>
                <w:szCs w:val="22"/>
              </w:rPr>
            </w:pPr>
            <w:r>
              <w:rPr>
                <w:rFonts w:ascii="CordiaUPC" w:hAnsi="CordiaUPC" w:cs="CordiaUPC"/>
                <w:szCs w:val="22"/>
              </w:rPr>
              <w:t>1,339</w:t>
            </w:r>
          </w:p>
        </w:tc>
        <w:tc>
          <w:tcPr>
            <w:tcW w:w="993" w:type="dxa"/>
            <w:gridSpan w:val="2"/>
            <w:vAlign w:val="bottom"/>
          </w:tcPr>
          <w:p w14:paraId="1E21F0AE" w14:textId="79BBB59B" w:rsidR="00FE7FE4" w:rsidRPr="003E74D8" w:rsidRDefault="00FE7FE4" w:rsidP="0001518A">
            <w:pPr>
              <w:tabs>
                <w:tab w:val="decimal" w:pos="716"/>
              </w:tabs>
              <w:spacing w:line="220" w:lineRule="exact"/>
              <w:ind w:left="-65" w:right="-169"/>
              <w:rPr>
                <w:rFonts w:ascii="CordiaUPC" w:hAnsi="CordiaUPC" w:cs="CordiaUPC"/>
                <w:szCs w:val="22"/>
              </w:rPr>
            </w:pPr>
            <w:r>
              <w:rPr>
                <w:rFonts w:ascii="CordiaUPC" w:hAnsi="CordiaUPC" w:cs="CordiaUPC"/>
                <w:szCs w:val="22"/>
              </w:rPr>
              <w:t>(3,319)</w:t>
            </w:r>
          </w:p>
        </w:tc>
        <w:tc>
          <w:tcPr>
            <w:tcW w:w="850" w:type="dxa"/>
            <w:vAlign w:val="bottom"/>
          </w:tcPr>
          <w:p w14:paraId="171B0454" w14:textId="3132E555" w:rsidR="00FE7FE4" w:rsidRPr="003E74D8" w:rsidRDefault="00FE7FE4" w:rsidP="0001518A">
            <w:pP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0281B813" w14:textId="0894C89F" w:rsidR="00FE7FE4" w:rsidRPr="003E74D8" w:rsidRDefault="00FE7FE4" w:rsidP="0001518A">
            <w:pPr>
              <w:tabs>
                <w:tab w:val="decimal" w:pos="748"/>
              </w:tabs>
              <w:spacing w:line="220" w:lineRule="exact"/>
              <w:ind w:left="54" w:right="-169"/>
              <w:rPr>
                <w:rFonts w:ascii="CordiaUPC" w:hAnsi="CordiaUPC" w:cs="CordiaUPC"/>
                <w:szCs w:val="22"/>
              </w:rPr>
            </w:pPr>
            <w:r>
              <w:rPr>
                <w:rFonts w:ascii="CordiaUPC" w:hAnsi="CordiaUPC" w:cs="CordiaUPC"/>
                <w:szCs w:val="22"/>
              </w:rPr>
              <w:t>-</w:t>
            </w:r>
          </w:p>
        </w:tc>
        <w:tc>
          <w:tcPr>
            <w:tcW w:w="993" w:type="dxa"/>
            <w:vAlign w:val="bottom"/>
          </w:tcPr>
          <w:p w14:paraId="457F7529" w14:textId="4EE12DF7" w:rsidR="00FE7FE4" w:rsidRPr="003E74D8" w:rsidRDefault="00FE7FE4" w:rsidP="0001518A">
            <w:pPr>
              <w:tabs>
                <w:tab w:val="decimal" w:pos="635"/>
              </w:tabs>
              <w:spacing w:line="220" w:lineRule="exact"/>
              <w:ind w:right="-169"/>
              <w:rPr>
                <w:rFonts w:ascii="CordiaUPC" w:hAnsi="CordiaUPC" w:cs="CordiaUPC"/>
                <w:szCs w:val="22"/>
              </w:rPr>
            </w:pPr>
            <w:r>
              <w:rPr>
                <w:rFonts w:ascii="CordiaUPC" w:hAnsi="CordiaUPC" w:cs="CordiaUPC"/>
                <w:szCs w:val="22"/>
              </w:rPr>
              <w:t>2</w:t>
            </w:r>
          </w:p>
        </w:tc>
        <w:tc>
          <w:tcPr>
            <w:tcW w:w="850" w:type="dxa"/>
            <w:gridSpan w:val="2"/>
            <w:vAlign w:val="bottom"/>
          </w:tcPr>
          <w:p w14:paraId="45BE91F2" w14:textId="2FAD2B08" w:rsidR="00FE7FE4" w:rsidRPr="003E74D8" w:rsidRDefault="00FE7FE4" w:rsidP="0001518A">
            <w:pPr>
              <w:tabs>
                <w:tab w:val="decimal" w:pos="635"/>
              </w:tabs>
              <w:spacing w:line="220" w:lineRule="exact"/>
              <w:ind w:left="51" w:right="-169"/>
              <w:rPr>
                <w:rFonts w:ascii="CordiaUPC" w:hAnsi="CordiaUPC" w:cs="CordiaUPC"/>
                <w:szCs w:val="22"/>
              </w:rPr>
            </w:pPr>
            <w:r>
              <w:rPr>
                <w:rFonts w:ascii="CordiaUPC" w:hAnsi="CordiaUPC" w:cs="CordiaUPC"/>
                <w:szCs w:val="22"/>
              </w:rPr>
              <w:t>2</w:t>
            </w:r>
          </w:p>
        </w:tc>
        <w:tc>
          <w:tcPr>
            <w:tcW w:w="991" w:type="dxa"/>
            <w:gridSpan w:val="2"/>
            <w:vAlign w:val="bottom"/>
          </w:tcPr>
          <w:p w14:paraId="3AF1B88C" w14:textId="6C791665" w:rsidR="00FE7FE4" w:rsidRPr="003E74D8" w:rsidRDefault="00FE7FE4" w:rsidP="0001518A">
            <w:pPr>
              <w:tabs>
                <w:tab w:val="decimal" w:pos="748"/>
              </w:tabs>
              <w:spacing w:line="220" w:lineRule="exact"/>
              <w:ind w:left="51" w:right="-169"/>
              <w:rPr>
                <w:rFonts w:ascii="CordiaUPC" w:hAnsi="CordiaUPC" w:cs="CordiaUPC"/>
                <w:szCs w:val="22"/>
              </w:rPr>
            </w:pPr>
            <w:r w:rsidRPr="002E2912">
              <w:rPr>
                <w:rFonts w:ascii="CordiaUPC" w:hAnsi="CordiaUPC" w:cs="CordiaUPC"/>
                <w:szCs w:val="22"/>
              </w:rPr>
              <w:t>2,881</w:t>
            </w:r>
          </w:p>
        </w:tc>
      </w:tr>
      <w:tr w:rsidR="00FE7FE4" w:rsidRPr="003E74D8" w14:paraId="12F77FF0" w14:textId="77777777" w:rsidTr="00FE7FE4">
        <w:tc>
          <w:tcPr>
            <w:tcW w:w="1439" w:type="dxa"/>
            <w:vAlign w:val="bottom"/>
          </w:tcPr>
          <w:p w14:paraId="4A53CBE1" w14:textId="255DA058" w:rsidR="00FE7FE4" w:rsidRPr="003E74D8" w:rsidRDefault="00FE7FE4" w:rsidP="0001518A">
            <w:pPr>
              <w:tabs>
                <w:tab w:val="left" w:pos="252"/>
              </w:tabs>
              <w:spacing w:line="220" w:lineRule="exact"/>
              <w:ind w:left="140" w:right="-18" w:hanging="140"/>
              <w:rPr>
                <w:rFonts w:ascii="CordiaUPC" w:hAnsi="CordiaUPC" w:cs="CordiaUPC"/>
                <w:szCs w:val="22"/>
                <w:lang w:val="en-US"/>
              </w:rPr>
            </w:pPr>
            <w:r w:rsidRPr="003E74D8">
              <w:rPr>
                <w:rFonts w:ascii="CordiaUPC" w:hAnsi="CordiaUPC" w:cs="CordiaUPC" w:hint="cs"/>
                <w:szCs w:val="22"/>
                <w:lang w:val="en-US"/>
              </w:rPr>
              <w:t xml:space="preserve">Right-of-use </w:t>
            </w:r>
            <w:r>
              <w:rPr>
                <w:rFonts w:ascii="CordiaUPC" w:hAnsi="CordiaUPC" w:cs="CordiaUPC"/>
                <w:szCs w:val="22"/>
                <w:lang w:val="en-US"/>
              </w:rPr>
              <w:t xml:space="preserve">            </w:t>
            </w:r>
            <w:r w:rsidRPr="003E74D8">
              <w:rPr>
                <w:rFonts w:ascii="CordiaUPC" w:hAnsi="CordiaUPC" w:cs="CordiaUPC" w:hint="cs"/>
                <w:szCs w:val="22"/>
                <w:lang w:val="en-US"/>
              </w:rPr>
              <w:t xml:space="preserve">assets </w:t>
            </w:r>
          </w:p>
          <w:p w14:paraId="3BDA6902" w14:textId="3E815F5C" w:rsidR="00FE7FE4" w:rsidRPr="003E74D8" w:rsidRDefault="00FE7FE4" w:rsidP="0001518A">
            <w:pPr>
              <w:tabs>
                <w:tab w:val="left" w:pos="252"/>
              </w:tabs>
              <w:spacing w:line="220" w:lineRule="exact"/>
              <w:ind w:left="140" w:right="-18" w:hanging="140"/>
              <w:rPr>
                <w:rFonts w:ascii="CordiaUPC" w:hAnsi="CordiaUPC" w:cs="CordiaUPC"/>
                <w:szCs w:val="22"/>
                <w:rtl/>
                <w:cs/>
                <w:lang w:val="en-US"/>
              </w:rPr>
            </w:pPr>
            <w:r w:rsidRPr="003E74D8">
              <w:rPr>
                <w:rFonts w:ascii="CordiaUPC" w:hAnsi="CordiaUPC" w:cs="CordiaUPC" w:hint="cs"/>
                <w:szCs w:val="22"/>
                <w:lang w:val="en-US"/>
              </w:rPr>
              <w:t xml:space="preserve">    </w:t>
            </w:r>
            <w:r>
              <w:rPr>
                <w:rFonts w:ascii="CordiaUPC" w:hAnsi="CordiaUPC" w:cs="CordiaUPC"/>
                <w:szCs w:val="22"/>
                <w:lang w:val="en-US"/>
              </w:rPr>
              <w:t>-</w:t>
            </w:r>
            <w:r w:rsidRPr="003E74D8">
              <w:rPr>
                <w:rFonts w:ascii="CordiaUPC" w:hAnsi="CordiaUPC" w:cs="CordiaUPC" w:hint="cs"/>
                <w:szCs w:val="22"/>
                <w:lang w:val="en-US"/>
              </w:rPr>
              <w:t xml:space="preserve"> equipment</w:t>
            </w:r>
          </w:p>
        </w:tc>
        <w:tc>
          <w:tcPr>
            <w:tcW w:w="791" w:type="dxa"/>
            <w:vAlign w:val="bottom"/>
          </w:tcPr>
          <w:p w14:paraId="44FB4C17" w14:textId="60B07C58" w:rsidR="00FE7FE4" w:rsidRPr="003E74D8" w:rsidRDefault="00FE7FE4" w:rsidP="0001518A">
            <w:pPr>
              <w:pBdr>
                <w:bottom w:val="single" w:sz="4" w:space="1" w:color="auto"/>
              </w:pBdr>
              <w:tabs>
                <w:tab w:val="decimal" w:pos="570"/>
              </w:tabs>
              <w:spacing w:line="220" w:lineRule="exact"/>
              <w:ind w:right="-169"/>
              <w:rPr>
                <w:rFonts w:ascii="CordiaUPC" w:hAnsi="CordiaUPC" w:cs="CordiaUPC"/>
                <w:szCs w:val="22"/>
              </w:rPr>
            </w:pPr>
            <w:r>
              <w:rPr>
                <w:rFonts w:ascii="CordiaUPC" w:hAnsi="CordiaUPC" w:cs="CordiaUPC"/>
                <w:szCs w:val="22"/>
              </w:rPr>
              <w:t>1,046</w:t>
            </w:r>
          </w:p>
        </w:tc>
        <w:tc>
          <w:tcPr>
            <w:tcW w:w="851" w:type="dxa"/>
            <w:vAlign w:val="bottom"/>
          </w:tcPr>
          <w:p w14:paraId="77A2EA70" w14:textId="6D9F1D39" w:rsidR="00FE7FE4" w:rsidRPr="003E74D8" w:rsidRDefault="00FE7FE4" w:rsidP="0001518A">
            <w:pPr>
              <w:pBdr>
                <w:bottom w:val="single" w:sz="4" w:space="1" w:color="auto"/>
              </w:pBdr>
              <w:tabs>
                <w:tab w:val="decimal" w:pos="630"/>
              </w:tabs>
              <w:spacing w:line="220" w:lineRule="exact"/>
              <w:ind w:left="27" w:right="-169"/>
              <w:rPr>
                <w:rFonts w:ascii="CordiaUPC" w:hAnsi="CordiaUPC" w:cs="CordiaUPC"/>
                <w:szCs w:val="22"/>
              </w:rPr>
            </w:pPr>
            <w:r>
              <w:rPr>
                <w:rFonts w:ascii="CordiaUPC" w:hAnsi="CordiaUPC" w:cs="CordiaUPC"/>
                <w:szCs w:val="22"/>
              </w:rPr>
              <w:t>1,816</w:t>
            </w:r>
          </w:p>
        </w:tc>
        <w:tc>
          <w:tcPr>
            <w:tcW w:w="802" w:type="dxa"/>
            <w:vAlign w:val="bottom"/>
          </w:tcPr>
          <w:p w14:paraId="2DB82EDA" w14:textId="0C310B12" w:rsidR="00FE7FE4" w:rsidRPr="003E74D8" w:rsidRDefault="00FE7FE4" w:rsidP="0001518A">
            <w:pPr>
              <w:pBdr>
                <w:bottom w:val="single" w:sz="4" w:space="1" w:color="auto"/>
              </w:pBdr>
              <w:tabs>
                <w:tab w:val="decimal" w:pos="594"/>
              </w:tabs>
              <w:spacing w:line="220" w:lineRule="exact"/>
              <w:ind w:right="-169"/>
              <w:rPr>
                <w:rFonts w:ascii="CordiaUPC" w:hAnsi="CordiaUPC" w:cs="CordiaUPC"/>
                <w:szCs w:val="22"/>
              </w:rPr>
            </w:pPr>
            <w:r>
              <w:rPr>
                <w:rFonts w:ascii="CordiaUPC" w:hAnsi="CordiaUPC" w:cs="CordiaUPC"/>
                <w:szCs w:val="22"/>
              </w:rPr>
              <w:t>15</w:t>
            </w:r>
          </w:p>
        </w:tc>
        <w:tc>
          <w:tcPr>
            <w:tcW w:w="993" w:type="dxa"/>
            <w:gridSpan w:val="2"/>
            <w:vAlign w:val="bottom"/>
          </w:tcPr>
          <w:p w14:paraId="0DEA3AAA" w14:textId="508272A7" w:rsidR="00FE7FE4" w:rsidRPr="003E74D8" w:rsidRDefault="00FE7FE4" w:rsidP="0001518A">
            <w:pPr>
              <w:pBdr>
                <w:bottom w:val="single" w:sz="4" w:space="1" w:color="auto"/>
              </w:pBdr>
              <w:tabs>
                <w:tab w:val="decimal" w:pos="696"/>
              </w:tabs>
              <w:spacing w:line="220" w:lineRule="exact"/>
              <w:ind w:right="-169"/>
              <w:rPr>
                <w:rFonts w:ascii="CordiaUPC" w:hAnsi="CordiaUPC" w:cs="CordiaUPC"/>
                <w:szCs w:val="22"/>
              </w:rPr>
            </w:pPr>
            <w:r>
              <w:rPr>
                <w:rFonts w:ascii="CordiaUPC" w:hAnsi="CordiaUPC" w:cs="CordiaUPC"/>
                <w:szCs w:val="22"/>
              </w:rPr>
              <w:t>(22)</w:t>
            </w:r>
          </w:p>
        </w:tc>
        <w:tc>
          <w:tcPr>
            <w:tcW w:w="815" w:type="dxa"/>
            <w:gridSpan w:val="2"/>
            <w:vAlign w:val="bottom"/>
          </w:tcPr>
          <w:p w14:paraId="6DD93A96" w14:textId="37754497" w:rsidR="00FE7FE4" w:rsidRPr="003E74D8" w:rsidRDefault="00FE7FE4" w:rsidP="0001518A">
            <w:pPr>
              <w:pBdr>
                <w:bottom w:val="single" w:sz="4" w:space="1" w:color="auto"/>
              </w:pBdr>
              <w:tabs>
                <w:tab w:val="decimal" w:pos="600"/>
              </w:tabs>
              <w:spacing w:line="220" w:lineRule="exact"/>
              <w:ind w:right="-169"/>
              <w:rPr>
                <w:rFonts w:ascii="CordiaUPC" w:hAnsi="CordiaUPC" w:cs="CordiaUPC"/>
                <w:szCs w:val="22"/>
              </w:rPr>
            </w:pPr>
            <w:r>
              <w:rPr>
                <w:rFonts w:ascii="CordiaUPC" w:hAnsi="CordiaUPC" w:cs="CordiaUPC"/>
                <w:szCs w:val="22"/>
              </w:rPr>
              <w:t>1,809</w:t>
            </w:r>
          </w:p>
        </w:tc>
        <w:tc>
          <w:tcPr>
            <w:tcW w:w="810" w:type="dxa"/>
            <w:vAlign w:val="bottom"/>
          </w:tcPr>
          <w:p w14:paraId="41A97A7D" w14:textId="28D5191E" w:rsidR="00FE7FE4" w:rsidRPr="003E74D8" w:rsidRDefault="00FE7FE4" w:rsidP="0001518A">
            <w:pPr>
              <w:pBdr>
                <w:bottom w:val="single" w:sz="4" w:space="1" w:color="auto"/>
              </w:pBdr>
              <w:tabs>
                <w:tab w:val="decimal" w:pos="543"/>
              </w:tabs>
              <w:spacing w:line="220" w:lineRule="exact"/>
              <w:ind w:left="33" w:right="-173"/>
              <w:rPr>
                <w:rFonts w:ascii="CordiaUPC" w:hAnsi="CordiaUPC" w:cs="CordiaUPC"/>
                <w:szCs w:val="22"/>
              </w:rPr>
            </w:pPr>
            <w:r>
              <w:rPr>
                <w:rFonts w:ascii="CordiaUPC" w:hAnsi="CordiaUPC" w:cs="CordiaUPC"/>
                <w:szCs w:val="22"/>
              </w:rPr>
              <w:t>(770)</w:t>
            </w:r>
          </w:p>
        </w:tc>
        <w:tc>
          <w:tcPr>
            <w:tcW w:w="993" w:type="dxa"/>
            <w:vAlign w:val="bottom"/>
          </w:tcPr>
          <w:p w14:paraId="1DCCD9C4" w14:textId="12315996" w:rsidR="00FE7FE4" w:rsidRPr="003E74D8" w:rsidRDefault="00FE7FE4" w:rsidP="0001518A">
            <w:pPr>
              <w:pBdr>
                <w:bottom w:val="single" w:sz="4" w:space="1" w:color="auto"/>
              </w:pBdr>
              <w:tabs>
                <w:tab w:val="decimal" w:pos="748"/>
              </w:tabs>
              <w:spacing w:line="220" w:lineRule="exact"/>
              <w:ind w:right="-169"/>
              <w:rPr>
                <w:rFonts w:ascii="CordiaUPC" w:hAnsi="CordiaUPC" w:cs="CordiaUPC"/>
                <w:szCs w:val="22"/>
              </w:rPr>
            </w:pPr>
            <w:r>
              <w:rPr>
                <w:rFonts w:ascii="CordiaUPC" w:hAnsi="CordiaUPC" w:cs="CordiaUPC"/>
                <w:szCs w:val="22"/>
              </w:rPr>
              <w:t>(380)</w:t>
            </w:r>
          </w:p>
        </w:tc>
        <w:tc>
          <w:tcPr>
            <w:tcW w:w="1134" w:type="dxa"/>
            <w:vAlign w:val="bottom"/>
          </w:tcPr>
          <w:p w14:paraId="56CAEB33" w14:textId="0A468020" w:rsidR="00FE7FE4" w:rsidRPr="003E74D8" w:rsidRDefault="00FE7FE4" w:rsidP="0001518A">
            <w:pPr>
              <w:pBdr>
                <w:bottom w:val="single" w:sz="4" w:space="1" w:color="auto"/>
              </w:pBdr>
              <w:tabs>
                <w:tab w:val="decimal" w:pos="810"/>
              </w:tabs>
              <w:spacing w:line="220" w:lineRule="exact"/>
              <w:ind w:right="-18"/>
              <w:rPr>
                <w:rFonts w:ascii="CordiaUPC" w:hAnsi="CordiaUPC" w:cs="CordiaUPC"/>
                <w:szCs w:val="22"/>
              </w:rPr>
            </w:pPr>
            <w:r>
              <w:rPr>
                <w:rFonts w:ascii="CordiaUPC" w:hAnsi="CordiaUPC" w:cs="CordiaUPC"/>
                <w:szCs w:val="22"/>
              </w:rPr>
              <w:t>19</w:t>
            </w:r>
          </w:p>
        </w:tc>
        <w:tc>
          <w:tcPr>
            <w:tcW w:w="993" w:type="dxa"/>
            <w:gridSpan w:val="2"/>
            <w:vAlign w:val="bottom"/>
          </w:tcPr>
          <w:p w14:paraId="41ADE9CE" w14:textId="4DADFAAE" w:rsidR="00FE7FE4" w:rsidRPr="003E74D8" w:rsidRDefault="00FE7FE4" w:rsidP="0001518A">
            <w:pPr>
              <w:pBdr>
                <w:bottom w:val="single" w:sz="4" w:space="1" w:color="auto"/>
              </w:pBdr>
              <w:tabs>
                <w:tab w:val="decimal" w:pos="716"/>
              </w:tabs>
              <w:spacing w:line="220" w:lineRule="exact"/>
              <w:ind w:left="-65" w:right="-169"/>
              <w:rPr>
                <w:rFonts w:ascii="CordiaUPC" w:hAnsi="CordiaUPC" w:cs="CordiaUPC"/>
                <w:szCs w:val="22"/>
              </w:rPr>
            </w:pPr>
            <w:r>
              <w:rPr>
                <w:rFonts w:ascii="CordiaUPC" w:hAnsi="CordiaUPC" w:cs="CordiaUPC"/>
                <w:szCs w:val="22"/>
              </w:rPr>
              <w:t>(1,131)</w:t>
            </w:r>
          </w:p>
        </w:tc>
        <w:tc>
          <w:tcPr>
            <w:tcW w:w="850" w:type="dxa"/>
            <w:vAlign w:val="bottom"/>
          </w:tcPr>
          <w:p w14:paraId="47EF5B5A" w14:textId="2676C1C0" w:rsidR="00FE7FE4" w:rsidRPr="003E74D8" w:rsidRDefault="00FE7FE4" w:rsidP="0001518A">
            <w:pPr>
              <w:pBdr>
                <w:bottom w:val="single" w:sz="4" w:space="1" w:color="auto"/>
              </w:pBdr>
              <w:tabs>
                <w:tab w:val="decimal" w:pos="630"/>
              </w:tabs>
              <w:spacing w:line="22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44906B87" w14:textId="34F3A2BD" w:rsidR="00FE7FE4" w:rsidRPr="003E74D8" w:rsidRDefault="00FE7FE4" w:rsidP="0001518A">
            <w:pPr>
              <w:pBdr>
                <w:bottom w:val="single" w:sz="4" w:space="1" w:color="auto"/>
              </w:pBdr>
              <w:tabs>
                <w:tab w:val="decimal" w:pos="748"/>
              </w:tabs>
              <w:spacing w:line="220" w:lineRule="exact"/>
              <w:ind w:left="54"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737A0018" w14:textId="01B70B26" w:rsidR="00FE7FE4" w:rsidRPr="003E74D8" w:rsidRDefault="00FE7FE4" w:rsidP="0001518A">
            <w:pPr>
              <w:pBdr>
                <w:bottom w:val="single" w:sz="4" w:space="1" w:color="auto"/>
              </w:pBdr>
              <w:tabs>
                <w:tab w:val="decimal" w:pos="635"/>
              </w:tabs>
              <w:spacing w:line="220" w:lineRule="exact"/>
              <w:ind w:right="-169"/>
              <w:rPr>
                <w:rFonts w:ascii="CordiaUPC" w:hAnsi="CordiaUPC" w:cs="CordiaUPC"/>
                <w:szCs w:val="22"/>
              </w:rPr>
            </w:pPr>
            <w:r>
              <w:rPr>
                <w:rFonts w:ascii="CordiaUPC" w:hAnsi="CordiaUPC" w:cs="CordiaUPC"/>
                <w:szCs w:val="22"/>
              </w:rPr>
              <w:t>-</w:t>
            </w:r>
          </w:p>
        </w:tc>
        <w:tc>
          <w:tcPr>
            <w:tcW w:w="850" w:type="dxa"/>
            <w:gridSpan w:val="2"/>
            <w:vAlign w:val="bottom"/>
          </w:tcPr>
          <w:p w14:paraId="2A6281B2" w14:textId="66336627" w:rsidR="00FE7FE4" w:rsidRPr="003E74D8" w:rsidRDefault="00FE7FE4" w:rsidP="0001518A">
            <w:pPr>
              <w:pBdr>
                <w:bottom w:val="single" w:sz="4" w:space="1" w:color="auto"/>
              </w:pBdr>
              <w:tabs>
                <w:tab w:val="decimal" w:pos="635"/>
              </w:tabs>
              <w:spacing w:line="220" w:lineRule="exact"/>
              <w:ind w:right="-169"/>
              <w:rPr>
                <w:rFonts w:ascii="CordiaUPC" w:hAnsi="CordiaUPC" w:cs="CordiaUPC"/>
                <w:szCs w:val="22"/>
              </w:rPr>
            </w:pPr>
            <w:r>
              <w:rPr>
                <w:rFonts w:ascii="CordiaUPC" w:hAnsi="CordiaUPC" w:cs="CordiaUPC"/>
                <w:szCs w:val="22"/>
              </w:rPr>
              <w:t>-</w:t>
            </w:r>
          </w:p>
        </w:tc>
        <w:tc>
          <w:tcPr>
            <w:tcW w:w="991" w:type="dxa"/>
            <w:gridSpan w:val="2"/>
            <w:vAlign w:val="bottom"/>
          </w:tcPr>
          <w:p w14:paraId="20164F93" w14:textId="5CE2CC99" w:rsidR="00FE7FE4" w:rsidRPr="003E74D8" w:rsidRDefault="00FE7FE4" w:rsidP="0001518A">
            <w:pPr>
              <w:pBdr>
                <w:bottom w:val="single" w:sz="4" w:space="1" w:color="auto"/>
              </w:pBdr>
              <w:tabs>
                <w:tab w:val="decimal" w:pos="748"/>
              </w:tabs>
              <w:spacing w:line="220" w:lineRule="exact"/>
              <w:ind w:left="51" w:right="-169"/>
              <w:rPr>
                <w:rFonts w:ascii="CordiaUPC" w:hAnsi="CordiaUPC" w:cs="CordiaUPC"/>
                <w:szCs w:val="22"/>
              </w:rPr>
            </w:pPr>
            <w:r>
              <w:rPr>
                <w:rFonts w:ascii="CordiaUPC" w:hAnsi="CordiaUPC" w:cs="CordiaUPC"/>
                <w:szCs w:val="22"/>
              </w:rPr>
              <w:t>678</w:t>
            </w:r>
          </w:p>
        </w:tc>
      </w:tr>
      <w:tr w:rsidR="00FE7FE4" w:rsidRPr="003E74D8" w14:paraId="7321B29E" w14:textId="77777777" w:rsidTr="00FE7FE4">
        <w:tc>
          <w:tcPr>
            <w:tcW w:w="1439" w:type="dxa"/>
          </w:tcPr>
          <w:p w14:paraId="3BF3E33E" w14:textId="77777777" w:rsidR="00FE7FE4" w:rsidRPr="003E74D8" w:rsidRDefault="00FE7FE4" w:rsidP="0001518A">
            <w:pPr>
              <w:spacing w:line="220" w:lineRule="exact"/>
              <w:ind w:right="-18"/>
              <w:rPr>
                <w:rFonts w:ascii="CordiaUPC" w:hAnsi="CordiaUPC" w:cs="CordiaUPC"/>
                <w:b/>
                <w:bCs/>
                <w:szCs w:val="22"/>
                <w:lang w:val="en-US"/>
              </w:rPr>
            </w:pPr>
            <w:r w:rsidRPr="003E74D8">
              <w:rPr>
                <w:rFonts w:ascii="CordiaUPC" w:hAnsi="CordiaUPC" w:cs="CordiaUPC" w:hint="cs"/>
                <w:b/>
                <w:bCs/>
                <w:szCs w:val="22"/>
                <w:lang w:val="en-US"/>
              </w:rPr>
              <w:t>Total</w:t>
            </w:r>
          </w:p>
        </w:tc>
        <w:tc>
          <w:tcPr>
            <w:tcW w:w="791" w:type="dxa"/>
            <w:vAlign w:val="bottom"/>
          </w:tcPr>
          <w:p w14:paraId="16619F30" w14:textId="03CFDFAE" w:rsidR="00FE7FE4" w:rsidRPr="003E74D8" w:rsidRDefault="00FE7FE4" w:rsidP="0001518A">
            <w:pPr>
              <w:pBdr>
                <w:bottom w:val="double" w:sz="4" w:space="1" w:color="auto"/>
              </w:pBdr>
              <w:tabs>
                <w:tab w:val="decimal" w:pos="570"/>
              </w:tabs>
              <w:spacing w:line="220" w:lineRule="exact"/>
              <w:ind w:right="-169"/>
              <w:rPr>
                <w:rFonts w:ascii="CordiaUPC" w:hAnsi="CordiaUPC" w:cs="CordiaUPC"/>
                <w:b/>
                <w:bCs/>
                <w:szCs w:val="22"/>
              </w:rPr>
            </w:pPr>
            <w:r>
              <w:rPr>
                <w:rFonts w:ascii="CordiaUPC" w:hAnsi="CordiaUPC" w:cs="CordiaUPC"/>
                <w:b/>
                <w:bCs/>
                <w:szCs w:val="22"/>
              </w:rPr>
              <w:t>24,039</w:t>
            </w:r>
          </w:p>
        </w:tc>
        <w:tc>
          <w:tcPr>
            <w:tcW w:w="851" w:type="dxa"/>
            <w:vAlign w:val="bottom"/>
          </w:tcPr>
          <w:p w14:paraId="3A24A9DD" w14:textId="58C4BE5F" w:rsidR="00FE7FE4" w:rsidRPr="003E74D8" w:rsidRDefault="00FE7FE4" w:rsidP="0001518A">
            <w:pPr>
              <w:pBdr>
                <w:bottom w:val="double" w:sz="4" w:space="1" w:color="auto"/>
              </w:pBdr>
              <w:tabs>
                <w:tab w:val="decimal" w:pos="630"/>
              </w:tabs>
              <w:spacing w:line="220" w:lineRule="exact"/>
              <w:ind w:left="27" w:right="-169"/>
              <w:rPr>
                <w:rFonts w:ascii="CordiaUPC" w:hAnsi="CordiaUPC" w:cs="CordiaUPC"/>
                <w:b/>
                <w:bCs/>
                <w:szCs w:val="22"/>
              </w:rPr>
            </w:pPr>
            <w:r>
              <w:rPr>
                <w:rFonts w:ascii="CordiaUPC" w:hAnsi="CordiaUPC" w:cs="CordiaUPC"/>
                <w:b/>
                <w:bCs/>
                <w:szCs w:val="22"/>
              </w:rPr>
              <w:t>37,148</w:t>
            </w:r>
          </w:p>
        </w:tc>
        <w:tc>
          <w:tcPr>
            <w:tcW w:w="802" w:type="dxa"/>
            <w:vAlign w:val="bottom"/>
          </w:tcPr>
          <w:p w14:paraId="1950E6C3" w14:textId="0EC82A24" w:rsidR="00FE7FE4" w:rsidRPr="003E74D8" w:rsidRDefault="00FE7FE4" w:rsidP="0001518A">
            <w:pPr>
              <w:pBdr>
                <w:bottom w:val="double" w:sz="4" w:space="1" w:color="auto"/>
              </w:pBdr>
              <w:tabs>
                <w:tab w:val="decimal" w:pos="594"/>
              </w:tabs>
              <w:spacing w:line="220" w:lineRule="exact"/>
              <w:ind w:right="-169"/>
              <w:rPr>
                <w:rFonts w:ascii="CordiaUPC" w:hAnsi="CordiaUPC" w:cs="CordiaUPC"/>
                <w:b/>
                <w:bCs/>
                <w:szCs w:val="22"/>
              </w:rPr>
            </w:pPr>
            <w:r>
              <w:rPr>
                <w:rFonts w:ascii="CordiaUPC" w:hAnsi="CordiaUPC" w:cs="CordiaUPC"/>
                <w:b/>
                <w:bCs/>
                <w:szCs w:val="22"/>
              </w:rPr>
              <w:t>892</w:t>
            </w:r>
          </w:p>
        </w:tc>
        <w:tc>
          <w:tcPr>
            <w:tcW w:w="993" w:type="dxa"/>
            <w:gridSpan w:val="2"/>
            <w:vAlign w:val="bottom"/>
          </w:tcPr>
          <w:p w14:paraId="4FB17871" w14:textId="30056293" w:rsidR="00FE7FE4" w:rsidRPr="003E74D8" w:rsidRDefault="00FE7FE4" w:rsidP="0001518A">
            <w:pPr>
              <w:pBdr>
                <w:bottom w:val="double" w:sz="4" w:space="1" w:color="auto"/>
              </w:pBdr>
              <w:tabs>
                <w:tab w:val="decimal" w:pos="696"/>
              </w:tabs>
              <w:spacing w:line="220" w:lineRule="exact"/>
              <w:ind w:right="-169"/>
              <w:rPr>
                <w:rFonts w:ascii="CordiaUPC" w:hAnsi="CordiaUPC" w:cs="CordiaUPC"/>
                <w:b/>
                <w:bCs/>
                <w:szCs w:val="22"/>
              </w:rPr>
            </w:pPr>
            <w:r>
              <w:rPr>
                <w:rFonts w:ascii="CordiaUPC" w:hAnsi="CordiaUPC" w:cs="CordiaUPC"/>
                <w:b/>
                <w:bCs/>
                <w:szCs w:val="22"/>
              </w:rPr>
              <w:t>(2,364)</w:t>
            </w:r>
          </w:p>
        </w:tc>
        <w:tc>
          <w:tcPr>
            <w:tcW w:w="815" w:type="dxa"/>
            <w:gridSpan w:val="2"/>
            <w:vAlign w:val="bottom"/>
          </w:tcPr>
          <w:p w14:paraId="66666A54" w14:textId="59A35D6B" w:rsidR="00FE7FE4" w:rsidRPr="003E74D8" w:rsidRDefault="00FE7FE4" w:rsidP="0001518A">
            <w:pPr>
              <w:pBdr>
                <w:bottom w:val="double" w:sz="4" w:space="1" w:color="auto"/>
              </w:pBdr>
              <w:tabs>
                <w:tab w:val="decimal" w:pos="594"/>
              </w:tabs>
              <w:spacing w:line="220" w:lineRule="exact"/>
              <w:ind w:right="-169"/>
              <w:rPr>
                <w:rFonts w:ascii="CordiaUPC" w:hAnsi="CordiaUPC" w:cs="CordiaUPC"/>
                <w:b/>
                <w:bCs/>
                <w:szCs w:val="22"/>
              </w:rPr>
            </w:pPr>
            <w:r>
              <w:rPr>
                <w:rFonts w:ascii="CordiaUPC" w:hAnsi="CordiaUPC" w:cs="CordiaUPC"/>
                <w:b/>
                <w:bCs/>
                <w:szCs w:val="22"/>
              </w:rPr>
              <w:t>35,676</w:t>
            </w:r>
          </w:p>
        </w:tc>
        <w:tc>
          <w:tcPr>
            <w:tcW w:w="810" w:type="dxa"/>
            <w:vAlign w:val="bottom"/>
          </w:tcPr>
          <w:p w14:paraId="020A0C36" w14:textId="6B43BEAA" w:rsidR="00FE7FE4" w:rsidRPr="003E74D8" w:rsidRDefault="00FE7FE4" w:rsidP="0001518A">
            <w:pPr>
              <w:pBdr>
                <w:bottom w:val="double" w:sz="4" w:space="1" w:color="auto"/>
              </w:pBdr>
              <w:tabs>
                <w:tab w:val="decimal" w:pos="543"/>
              </w:tabs>
              <w:spacing w:line="220" w:lineRule="exact"/>
              <w:ind w:left="-20" w:right="-173"/>
              <w:rPr>
                <w:rFonts w:ascii="CordiaUPC" w:hAnsi="CordiaUPC" w:cs="CordiaUPC"/>
                <w:b/>
                <w:bCs/>
                <w:szCs w:val="22"/>
              </w:rPr>
            </w:pPr>
            <w:r>
              <w:rPr>
                <w:rFonts w:ascii="CordiaUPC" w:hAnsi="CordiaUPC" w:cs="CordiaUPC"/>
                <w:b/>
                <w:bCs/>
                <w:szCs w:val="22"/>
              </w:rPr>
              <w:t>(12,957)</w:t>
            </w:r>
          </w:p>
        </w:tc>
        <w:tc>
          <w:tcPr>
            <w:tcW w:w="993" w:type="dxa"/>
            <w:vAlign w:val="bottom"/>
          </w:tcPr>
          <w:p w14:paraId="5683121D" w14:textId="20F67612" w:rsidR="00FE7FE4" w:rsidRPr="003E74D8" w:rsidRDefault="00FE7FE4" w:rsidP="0001518A">
            <w:pPr>
              <w:pBdr>
                <w:bottom w:val="double" w:sz="4" w:space="1" w:color="auto"/>
              </w:pBdr>
              <w:tabs>
                <w:tab w:val="decimal" w:pos="748"/>
              </w:tabs>
              <w:spacing w:line="220" w:lineRule="exact"/>
              <w:ind w:right="-169"/>
              <w:rPr>
                <w:rFonts w:ascii="CordiaUPC" w:hAnsi="CordiaUPC" w:cs="CordiaUPC"/>
                <w:b/>
                <w:bCs/>
                <w:szCs w:val="22"/>
              </w:rPr>
            </w:pPr>
            <w:r>
              <w:rPr>
                <w:rFonts w:ascii="CordiaUPC" w:hAnsi="CordiaUPC" w:cs="CordiaUPC"/>
                <w:b/>
                <w:bCs/>
                <w:szCs w:val="22"/>
              </w:rPr>
              <w:t>(1,809)</w:t>
            </w:r>
          </w:p>
        </w:tc>
        <w:tc>
          <w:tcPr>
            <w:tcW w:w="1134" w:type="dxa"/>
            <w:vAlign w:val="bottom"/>
          </w:tcPr>
          <w:p w14:paraId="7D5AB99A" w14:textId="2A1C6330" w:rsidR="00FE7FE4" w:rsidRPr="003E74D8" w:rsidRDefault="00FE7FE4" w:rsidP="0001518A">
            <w:pPr>
              <w:pBdr>
                <w:bottom w:val="double" w:sz="4" w:space="1" w:color="auto"/>
              </w:pBdr>
              <w:tabs>
                <w:tab w:val="decimal" w:pos="810"/>
              </w:tabs>
              <w:spacing w:line="220" w:lineRule="exact"/>
              <w:ind w:right="-18"/>
              <w:rPr>
                <w:rFonts w:ascii="CordiaUPC" w:hAnsi="CordiaUPC" w:cs="CordiaUPC"/>
                <w:b/>
                <w:bCs/>
                <w:szCs w:val="22"/>
              </w:rPr>
            </w:pPr>
            <w:r>
              <w:rPr>
                <w:rFonts w:ascii="CordiaUPC" w:hAnsi="CordiaUPC" w:cs="CordiaUPC"/>
                <w:b/>
                <w:bCs/>
                <w:szCs w:val="22"/>
              </w:rPr>
              <w:t>1,817</w:t>
            </w:r>
          </w:p>
        </w:tc>
        <w:tc>
          <w:tcPr>
            <w:tcW w:w="993" w:type="dxa"/>
            <w:gridSpan w:val="2"/>
            <w:vAlign w:val="bottom"/>
          </w:tcPr>
          <w:p w14:paraId="1C8F3C56" w14:textId="1E15E954" w:rsidR="00FE7FE4" w:rsidRPr="003E74D8" w:rsidRDefault="00FE7FE4" w:rsidP="0001518A">
            <w:pPr>
              <w:pBdr>
                <w:bottom w:val="double" w:sz="4" w:space="1" w:color="auto"/>
              </w:pBdr>
              <w:tabs>
                <w:tab w:val="decimal" w:pos="716"/>
              </w:tabs>
              <w:spacing w:line="220" w:lineRule="exact"/>
              <w:ind w:left="-65" w:right="-169"/>
              <w:rPr>
                <w:rFonts w:ascii="CordiaUPC" w:hAnsi="CordiaUPC" w:cs="CordiaUPC"/>
                <w:b/>
                <w:bCs/>
                <w:szCs w:val="22"/>
              </w:rPr>
            </w:pPr>
            <w:r>
              <w:rPr>
                <w:rFonts w:ascii="CordiaUPC" w:hAnsi="CordiaUPC" w:cs="CordiaUPC"/>
                <w:b/>
                <w:bCs/>
                <w:szCs w:val="22"/>
              </w:rPr>
              <w:t>(12,949)</w:t>
            </w:r>
          </w:p>
        </w:tc>
        <w:tc>
          <w:tcPr>
            <w:tcW w:w="850" w:type="dxa"/>
            <w:vAlign w:val="bottom"/>
          </w:tcPr>
          <w:p w14:paraId="3E0A7E97" w14:textId="49A4FA88" w:rsidR="00FE7FE4" w:rsidRPr="003E74D8" w:rsidRDefault="00FE7FE4" w:rsidP="0001518A">
            <w:pPr>
              <w:pBdr>
                <w:bottom w:val="double" w:sz="4" w:space="1" w:color="auto"/>
              </w:pBdr>
              <w:tabs>
                <w:tab w:val="decimal" w:pos="630"/>
              </w:tabs>
              <w:spacing w:line="220" w:lineRule="exact"/>
              <w:ind w:left="31" w:right="-169"/>
              <w:rPr>
                <w:rFonts w:ascii="CordiaUPC" w:hAnsi="CordiaUPC" w:cs="CordiaUPC"/>
                <w:b/>
                <w:bCs/>
                <w:szCs w:val="22"/>
              </w:rPr>
            </w:pPr>
            <w:r>
              <w:rPr>
                <w:rFonts w:ascii="CordiaUPC" w:hAnsi="CordiaUPC" w:cs="CordiaUPC"/>
                <w:b/>
                <w:bCs/>
                <w:szCs w:val="22"/>
              </w:rPr>
              <w:t>(152)</w:t>
            </w:r>
          </w:p>
        </w:tc>
        <w:tc>
          <w:tcPr>
            <w:tcW w:w="992" w:type="dxa"/>
          </w:tcPr>
          <w:p w14:paraId="33A74E68" w14:textId="592C0407" w:rsidR="00FE7FE4" w:rsidRPr="003E74D8" w:rsidRDefault="00FE7FE4" w:rsidP="0001518A">
            <w:pPr>
              <w:pBdr>
                <w:bottom w:val="double" w:sz="4" w:space="1" w:color="auto"/>
              </w:pBdr>
              <w:tabs>
                <w:tab w:val="decimal" w:pos="748"/>
              </w:tabs>
              <w:spacing w:line="220" w:lineRule="exact"/>
              <w:ind w:left="54" w:right="-169"/>
              <w:rPr>
                <w:rFonts w:ascii="CordiaUPC" w:hAnsi="CordiaUPC" w:cs="CordiaUPC"/>
                <w:b/>
                <w:bCs/>
                <w:szCs w:val="22"/>
              </w:rPr>
            </w:pPr>
            <w:r>
              <w:rPr>
                <w:rFonts w:ascii="CordiaUPC" w:hAnsi="CordiaUPC" w:cs="CordiaUPC"/>
                <w:b/>
                <w:bCs/>
                <w:szCs w:val="22"/>
              </w:rPr>
              <w:t>(10)</w:t>
            </w:r>
          </w:p>
        </w:tc>
        <w:tc>
          <w:tcPr>
            <w:tcW w:w="993" w:type="dxa"/>
            <w:vAlign w:val="bottom"/>
          </w:tcPr>
          <w:p w14:paraId="3477C6AC" w14:textId="08A36B78" w:rsidR="00FE7FE4" w:rsidRPr="003E74D8" w:rsidRDefault="00FE7FE4" w:rsidP="0001518A">
            <w:pPr>
              <w:pBdr>
                <w:bottom w:val="double" w:sz="4" w:space="1" w:color="auto"/>
              </w:pBdr>
              <w:tabs>
                <w:tab w:val="decimal" w:pos="635"/>
              </w:tabs>
              <w:spacing w:line="220" w:lineRule="exact"/>
              <w:ind w:right="-169"/>
              <w:rPr>
                <w:rFonts w:ascii="CordiaUPC" w:hAnsi="CordiaUPC" w:cs="CordiaUPC"/>
                <w:b/>
                <w:bCs/>
                <w:szCs w:val="22"/>
              </w:rPr>
            </w:pPr>
            <w:r>
              <w:rPr>
                <w:rFonts w:ascii="CordiaUPC" w:hAnsi="CordiaUPC" w:cs="CordiaUPC"/>
                <w:b/>
                <w:bCs/>
                <w:szCs w:val="22"/>
              </w:rPr>
              <w:t>19</w:t>
            </w:r>
          </w:p>
        </w:tc>
        <w:tc>
          <w:tcPr>
            <w:tcW w:w="850" w:type="dxa"/>
            <w:gridSpan w:val="2"/>
            <w:vAlign w:val="bottom"/>
          </w:tcPr>
          <w:p w14:paraId="720D749F" w14:textId="005E95CB" w:rsidR="00FE7FE4" w:rsidRPr="003E74D8" w:rsidRDefault="00FE7FE4" w:rsidP="0001518A">
            <w:pPr>
              <w:pBdr>
                <w:bottom w:val="double" w:sz="4" w:space="1" w:color="auto"/>
              </w:pBdr>
              <w:tabs>
                <w:tab w:val="decimal" w:pos="635"/>
              </w:tabs>
              <w:spacing w:line="220" w:lineRule="exact"/>
              <w:ind w:right="-169"/>
              <w:rPr>
                <w:rFonts w:ascii="CordiaUPC" w:hAnsi="CordiaUPC" w:cs="CordiaUPC"/>
                <w:b/>
                <w:bCs/>
                <w:szCs w:val="22"/>
              </w:rPr>
            </w:pPr>
            <w:r>
              <w:rPr>
                <w:rFonts w:ascii="CordiaUPC" w:hAnsi="CordiaUPC" w:cs="CordiaUPC"/>
                <w:b/>
                <w:bCs/>
                <w:szCs w:val="22"/>
              </w:rPr>
              <w:t>(143)</w:t>
            </w:r>
          </w:p>
        </w:tc>
        <w:tc>
          <w:tcPr>
            <w:tcW w:w="991" w:type="dxa"/>
            <w:gridSpan w:val="2"/>
            <w:vAlign w:val="bottom"/>
          </w:tcPr>
          <w:p w14:paraId="093FE430" w14:textId="47A52CE4" w:rsidR="00FE7FE4" w:rsidRPr="003E74D8" w:rsidRDefault="00FE7FE4" w:rsidP="0001518A">
            <w:pPr>
              <w:pBdr>
                <w:bottom w:val="double" w:sz="4" w:space="1" w:color="auto"/>
              </w:pBdr>
              <w:tabs>
                <w:tab w:val="decimal" w:pos="748"/>
              </w:tabs>
              <w:spacing w:line="220" w:lineRule="exact"/>
              <w:ind w:left="51" w:right="-169"/>
              <w:rPr>
                <w:rFonts w:ascii="CordiaUPC" w:hAnsi="CordiaUPC" w:cs="CordiaUPC"/>
                <w:b/>
                <w:bCs/>
                <w:szCs w:val="22"/>
              </w:rPr>
            </w:pPr>
            <w:r>
              <w:rPr>
                <w:rFonts w:ascii="CordiaUPC" w:hAnsi="CordiaUPC" w:cs="CordiaUPC"/>
                <w:b/>
                <w:bCs/>
                <w:szCs w:val="22"/>
              </w:rPr>
              <w:t>22,584</w:t>
            </w:r>
          </w:p>
        </w:tc>
      </w:tr>
    </w:tbl>
    <w:p w14:paraId="7A4EBFEE" w14:textId="01474E7C" w:rsidR="006209FE" w:rsidRPr="003E74D8" w:rsidRDefault="006209FE" w:rsidP="006209FE">
      <w:pPr>
        <w:spacing w:line="240" w:lineRule="auto"/>
        <w:ind w:left="270"/>
        <w:rPr>
          <w:rFonts w:ascii="CordiaUPC" w:hAnsi="CordiaUPC" w:cs="CordiaUPC"/>
          <w:szCs w:val="22"/>
        </w:rPr>
      </w:pPr>
    </w:p>
    <w:p w14:paraId="624B7477" w14:textId="77777777" w:rsidR="00952C19" w:rsidRPr="005C619D" w:rsidRDefault="00A02F19" w:rsidP="00A02F19">
      <w:pPr>
        <w:spacing w:line="240" w:lineRule="auto"/>
        <w:rPr>
          <w:rFonts w:cs="Times New Roman"/>
          <w:sz w:val="2"/>
          <w:szCs w:val="2"/>
        </w:rPr>
      </w:pPr>
      <w:r w:rsidRPr="005C619D">
        <w:rPr>
          <w:rFonts w:cs="Times New Roman"/>
        </w:rPr>
        <w:br w:type="page"/>
      </w:r>
    </w:p>
    <w:tbl>
      <w:tblPr>
        <w:tblW w:w="15338" w:type="dxa"/>
        <w:tblInd w:w="-252" w:type="dxa"/>
        <w:tblLayout w:type="fixed"/>
        <w:tblLook w:val="01E0" w:firstRow="1" w:lastRow="1" w:firstColumn="1" w:lastColumn="1" w:noHBand="0" w:noVBand="0"/>
      </w:tblPr>
      <w:tblGrid>
        <w:gridCol w:w="1439"/>
        <w:gridCol w:w="791"/>
        <w:gridCol w:w="851"/>
        <w:gridCol w:w="992"/>
        <w:gridCol w:w="851"/>
        <w:gridCol w:w="993"/>
        <w:gridCol w:w="815"/>
        <w:gridCol w:w="810"/>
        <w:gridCol w:w="993"/>
        <w:gridCol w:w="1134"/>
        <w:gridCol w:w="993"/>
        <w:gridCol w:w="850"/>
        <w:gridCol w:w="992"/>
        <w:gridCol w:w="993"/>
        <w:gridCol w:w="850"/>
        <w:gridCol w:w="991"/>
      </w:tblGrid>
      <w:tr w:rsidR="003F1F2A" w:rsidRPr="003E74D8" w14:paraId="21670B5E" w14:textId="77777777" w:rsidTr="003F1F2A">
        <w:tc>
          <w:tcPr>
            <w:tcW w:w="1439" w:type="dxa"/>
          </w:tcPr>
          <w:p w14:paraId="065234DE" w14:textId="77777777" w:rsidR="003F1F2A" w:rsidRPr="003E74D8" w:rsidRDefault="003F1F2A" w:rsidP="003F1F2A">
            <w:pPr>
              <w:spacing w:line="200" w:lineRule="exact"/>
              <w:rPr>
                <w:rFonts w:ascii="CordiaUPC" w:hAnsi="CordiaUPC" w:cs="CordiaUPC"/>
                <w:szCs w:val="22"/>
              </w:rPr>
            </w:pPr>
          </w:p>
        </w:tc>
        <w:tc>
          <w:tcPr>
            <w:tcW w:w="791" w:type="dxa"/>
          </w:tcPr>
          <w:p w14:paraId="1AC2CABE" w14:textId="77777777" w:rsidR="003F1F2A" w:rsidRPr="003E74D8" w:rsidRDefault="003F1F2A" w:rsidP="003F1F2A">
            <w:pPr>
              <w:spacing w:line="200" w:lineRule="exact"/>
              <w:ind w:left="-127" w:right="-63"/>
              <w:jc w:val="center"/>
              <w:rPr>
                <w:rFonts w:ascii="CordiaUPC" w:hAnsi="CordiaUPC" w:cs="CordiaUPC"/>
                <w:b/>
                <w:bCs/>
                <w:szCs w:val="22"/>
                <w:lang w:val="en-US"/>
              </w:rPr>
            </w:pPr>
          </w:p>
        </w:tc>
        <w:tc>
          <w:tcPr>
            <w:tcW w:w="13108" w:type="dxa"/>
            <w:gridSpan w:val="14"/>
          </w:tcPr>
          <w:p w14:paraId="3DE8A74D" w14:textId="77777777" w:rsidR="003F1F2A" w:rsidRPr="003E74D8" w:rsidRDefault="003F1F2A" w:rsidP="003F1F2A">
            <w:pPr>
              <w:spacing w:line="200" w:lineRule="exact"/>
              <w:ind w:left="-127" w:right="-63"/>
              <w:jc w:val="center"/>
              <w:rPr>
                <w:rFonts w:ascii="CordiaUPC" w:hAnsi="CordiaUPC" w:cs="CordiaUPC"/>
                <w:b/>
                <w:bCs/>
                <w:szCs w:val="22"/>
                <w:lang w:val="en-US"/>
              </w:rPr>
            </w:pPr>
            <w:r w:rsidRPr="003E74D8">
              <w:rPr>
                <w:rFonts w:ascii="CordiaUPC" w:hAnsi="CordiaUPC" w:cs="CordiaUPC" w:hint="cs"/>
                <w:b/>
                <w:bCs/>
                <w:szCs w:val="22"/>
                <w:lang w:val="en-US"/>
              </w:rPr>
              <w:t>Consolidated</w:t>
            </w:r>
          </w:p>
        </w:tc>
      </w:tr>
      <w:tr w:rsidR="003F1F2A" w:rsidRPr="003E74D8" w14:paraId="6D8663AF" w14:textId="77777777" w:rsidTr="003F1F2A">
        <w:tc>
          <w:tcPr>
            <w:tcW w:w="1439" w:type="dxa"/>
          </w:tcPr>
          <w:p w14:paraId="092BD930" w14:textId="77777777" w:rsidR="003F1F2A" w:rsidRPr="003E74D8" w:rsidRDefault="003F1F2A" w:rsidP="003F1F2A">
            <w:pPr>
              <w:spacing w:line="200" w:lineRule="exact"/>
              <w:rPr>
                <w:rFonts w:ascii="CordiaUPC" w:hAnsi="CordiaUPC" w:cs="CordiaUPC"/>
                <w:szCs w:val="22"/>
              </w:rPr>
            </w:pPr>
          </w:p>
        </w:tc>
        <w:tc>
          <w:tcPr>
            <w:tcW w:w="791" w:type="dxa"/>
          </w:tcPr>
          <w:p w14:paraId="7237B737"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13108" w:type="dxa"/>
            <w:gridSpan w:val="14"/>
          </w:tcPr>
          <w:p w14:paraId="5E7C9C55" w14:textId="06626F6A" w:rsidR="003F1F2A" w:rsidRPr="003F1F2A" w:rsidRDefault="003F1F2A" w:rsidP="003F1F2A">
            <w:pPr>
              <w:spacing w:line="200" w:lineRule="exact"/>
              <w:ind w:left="-127" w:right="-63"/>
              <w:jc w:val="center"/>
              <w:rPr>
                <w:rFonts w:ascii="CordiaUPC" w:hAnsi="CordiaUPC" w:cs="CordiaUPC"/>
                <w:szCs w:val="22"/>
                <w:lang w:val="en-US"/>
              </w:rPr>
            </w:pPr>
            <w:r w:rsidRPr="003F1F2A">
              <w:rPr>
                <w:rFonts w:ascii="CordiaUPC" w:hAnsi="CordiaUPC" w:cs="CordiaUPC" w:hint="cs"/>
                <w:color w:val="000000"/>
                <w:szCs w:val="22"/>
                <w:lang w:val="en-US" w:bidi="th-TH"/>
              </w:rPr>
              <w:t>31 December 2020</w:t>
            </w:r>
          </w:p>
        </w:tc>
      </w:tr>
      <w:tr w:rsidR="003F1F2A" w:rsidRPr="003E74D8" w14:paraId="6792717F" w14:textId="77777777" w:rsidTr="003F1F2A">
        <w:tc>
          <w:tcPr>
            <w:tcW w:w="1439" w:type="dxa"/>
          </w:tcPr>
          <w:p w14:paraId="57AB259C" w14:textId="77777777" w:rsidR="003F1F2A" w:rsidRPr="003E74D8" w:rsidRDefault="003F1F2A" w:rsidP="003F1F2A">
            <w:pPr>
              <w:spacing w:line="200" w:lineRule="exact"/>
              <w:rPr>
                <w:rFonts w:ascii="CordiaUPC" w:hAnsi="CordiaUPC" w:cs="CordiaUPC"/>
                <w:szCs w:val="22"/>
              </w:rPr>
            </w:pPr>
          </w:p>
        </w:tc>
        <w:tc>
          <w:tcPr>
            <w:tcW w:w="791" w:type="dxa"/>
          </w:tcPr>
          <w:p w14:paraId="5BCEC762"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3687" w:type="dxa"/>
            <w:gridSpan w:val="4"/>
          </w:tcPr>
          <w:p w14:paraId="26C3E228"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b/>
                <w:bCs/>
                <w:szCs w:val="22"/>
                <w:lang w:val="en-US"/>
              </w:rPr>
              <w:t>Cost</w:t>
            </w:r>
          </w:p>
        </w:tc>
        <w:tc>
          <w:tcPr>
            <w:tcW w:w="815" w:type="dxa"/>
          </w:tcPr>
          <w:p w14:paraId="43C7CD0E" w14:textId="77777777" w:rsidR="003F1F2A" w:rsidRPr="003E74D8" w:rsidRDefault="003F1F2A" w:rsidP="003F1F2A">
            <w:pPr>
              <w:spacing w:line="200" w:lineRule="exact"/>
              <w:ind w:left="-127" w:right="-63"/>
              <w:jc w:val="center"/>
              <w:rPr>
                <w:rFonts w:ascii="CordiaUPC" w:hAnsi="CordiaUPC" w:cs="CordiaUPC"/>
                <w:b/>
                <w:bCs/>
                <w:szCs w:val="22"/>
                <w:lang w:val="en-US"/>
              </w:rPr>
            </w:pPr>
          </w:p>
        </w:tc>
        <w:tc>
          <w:tcPr>
            <w:tcW w:w="3930" w:type="dxa"/>
            <w:gridSpan w:val="4"/>
          </w:tcPr>
          <w:p w14:paraId="63127896"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b/>
                <w:bCs/>
                <w:szCs w:val="22"/>
                <w:lang w:val="en-US"/>
              </w:rPr>
              <w:t>Accumulated depreciation</w:t>
            </w:r>
          </w:p>
        </w:tc>
        <w:tc>
          <w:tcPr>
            <w:tcW w:w="3685" w:type="dxa"/>
            <w:gridSpan w:val="4"/>
          </w:tcPr>
          <w:p w14:paraId="56A8FEEA"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b/>
                <w:bCs/>
                <w:szCs w:val="22"/>
                <w:lang w:val="en-US"/>
              </w:rPr>
              <w:t>Allowance</w:t>
            </w:r>
            <w:r w:rsidRPr="003E74D8">
              <w:rPr>
                <w:rFonts w:ascii="CordiaUPC" w:hAnsi="CordiaUPC" w:cs="CordiaUPC" w:hint="cs"/>
                <w:b/>
                <w:bCs/>
                <w:szCs w:val="22"/>
              </w:rPr>
              <w:t xml:space="preserve"> for impairment losses</w:t>
            </w:r>
          </w:p>
        </w:tc>
        <w:tc>
          <w:tcPr>
            <w:tcW w:w="991" w:type="dxa"/>
            <w:vAlign w:val="bottom"/>
          </w:tcPr>
          <w:p w14:paraId="2C482A7B" w14:textId="77777777" w:rsidR="003F1F2A" w:rsidRPr="003E74D8" w:rsidRDefault="003F1F2A" w:rsidP="003F1F2A">
            <w:pPr>
              <w:spacing w:line="200" w:lineRule="exact"/>
              <w:ind w:left="-127" w:right="-63"/>
              <w:jc w:val="center"/>
              <w:rPr>
                <w:rFonts w:ascii="CordiaUPC" w:hAnsi="CordiaUPC" w:cs="CordiaUPC"/>
                <w:szCs w:val="22"/>
                <w:lang w:val="en-US"/>
              </w:rPr>
            </w:pPr>
          </w:p>
        </w:tc>
      </w:tr>
      <w:tr w:rsidR="003F1F2A" w:rsidRPr="003E74D8" w14:paraId="669FE6D4" w14:textId="77777777" w:rsidTr="001B5AF4">
        <w:tc>
          <w:tcPr>
            <w:tcW w:w="1439" w:type="dxa"/>
          </w:tcPr>
          <w:p w14:paraId="7818F38B" w14:textId="77777777" w:rsidR="003F1F2A" w:rsidRPr="003E74D8" w:rsidRDefault="003F1F2A" w:rsidP="003F1F2A">
            <w:pPr>
              <w:spacing w:line="200" w:lineRule="exact"/>
              <w:ind w:right="-63"/>
              <w:rPr>
                <w:rFonts w:ascii="CordiaUPC" w:eastAsia="Angsana New" w:hAnsi="CordiaUPC" w:cs="CordiaUPC"/>
                <w:kern w:val="28"/>
                <w:szCs w:val="22"/>
                <w:highlight w:val="yellow"/>
                <w:lang w:val="en-US" w:bidi="th-TH"/>
              </w:rPr>
            </w:pPr>
          </w:p>
        </w:tc>
        <w:tc>
          <w:tcPr>
            <w:tcW w:w="791" w:type="dxa"/>
          </w:tcPr>
          <w:p w14:paraId="7044169A" w14:textId="77777777" w:rsidR="003F1F2A" w:rsidRPr="003E74D8" w:rsidRDefault="003F1F2A" w:rsidP="003F1F2A">
            <w:pPr>
              <w:spacing w:line="200" w:lineRule="exact"/>
              <w:ind w:left="-127" w:right="-63"/>
              <w:jc w:val="center"/>
              <w:rPr>
                <w:rFonts w:ascii="CordiaUPC" w:hAnsi="CordiaUPC" w:cs="CordiaUPC"/>
                <w:szCs w:val="22"/>
              </w:rPr>
            </w:pPr>
          </w:p>
          <w:p w14:paraId="7F23FC91"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rPr>
              <w:t>Net book</w:t>
            </w:r>
          </w:p>
        </w:tc>
        <w:tc>
          <w:tcPr>
            <w:tcW w:w="851" w:type="dxa"/>
            <w:vAlign w:val="bottom"/>
          </w:tcPr>
          <w:p w14:paraId="229D32CD"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92" w:type="dxa"/>
            <w:vAlign w:val="bottom"/>
          </w:tcPr>
          <w:p w14:paraId="03B29A26" w14:textId="77777777" w:rsidR="003F1F2A" w:rsidRPr="003E74D8" w:rsidRDefault="003F1F2A" w:rsidP="003F1F2A">
            <w:pPr>
              <w:spacing w:line="200" w:lineRule="exact"/>
              <w:ind w:right="-63"/>
              <w:rPr>
                <w:rFonts w:ascii="CordiaUPC" w:eastAsia="Angsana New" w:hAnsi="CordiaUPC" w:cs="CordiaUPC"/>
                <w:kern w:val="28"/>
                <w:szCs w:val="22"/>
                <w:lang w:val="en-US" w:bidi="th-TH"/>
              </w:rPr>
            </w:pPr>
            <w:r w:rsidRPr="003E74D8">
              <w:rPr>
                <w:rFonts w:ascii="CordiaUPC" w:eastAsia="Angsana New" w:hAnsi="CordiaUPC" w:cs="CordiaUPC" w:hint="cs"/>
                <w:kern w:val="28"/>
                <w:szCs w:val="22"/>
                <w:lang w:val="en-US" w:bidi="th-TH"/>
              </w:rPr>
              <w:t>Impact of</w:t>
            </w:r>
          </w:p>
        </w:tc>
        <w:tc>
          <w:tcPr>
            <w:tcW w:w="851" w:type="dxa"/>
          </w:tcPr>
          <w:p w14:paraId="75D055B4" w14:textId="77777777" w:rsidR="003F1F2A" w:rsidRPr="003E74D8" w:rsidRDefault="003F1F2A" w:rsidP="003F1F2A">
            <w:pPr>
              <w:spacing w:line="200" w:lineRule="exact"/>
              <w:ind w:left="-127" w:right="-63"/>
              <w:jc w:val="center"/>
              <w:rPr>
                <w:rFonts w:ascii="CordiaUPC" w:hAnsi="CordiaUPC" w:cs="CordiaUPC"/>
                <w:szCs w:val="22"/>
              </w:rPr>
            </w:pPr>
          </w:p>
        </w:tc>
        <w:tc>
          <w:tcPr>
            <w:tcW w:w="993" w:type="dxa"/>
          </w:tcPr>
          <w:p w14:paraId="5474D98B" w14:textId="77777777" w:rsidR="003F1F2A" w:rsidRPr="003E74D8" w:rsidRDefault="003F1F2A" w:rsidP="003F1F2A">
            <w:pPr>
              <w:spacing w:line="200" w:lineRule="exact"/>
              <w:ind w:right="-63"/>
              <w:rPr>
                <w:rFonts w:ascii="CordiaUPC" w:eastAsia="Angsana New" w:hAnsi="CordiaUPC" w:cs="CordiaUPC"/>
                <w:kern w:val="28"/>
                <w:szCs w:val="22"/>
                <w:highlight w:val="yellow"/>
                <w:lang w:val="en-US" w:bidi="th-TH"/>
              </w:rPr>
            </w:pPr>
          </w:p>
        </w:tc>
        <w:tc>
          <w:tcPr>
            <w:tcW w:w="815" w:type="dxa"/>
          </w:tcPr>
          <w:p w14:paraId="21CA8CC7" w14:textId="77777777" w:rsidR="003F1F2A" w:rsidRPr="003E74D8" w:rsidRDefault="003F1F2A" w:rsidP="003F1F2A">
            <w:pPr>
              <w:spacing w:line="200" w:lineRule="exact"/>
              <w:ind w:right="-63"/>
              <w:rPr>
                <w:rFonts w:ascii="CordiaUPC" w:eastAsia="Angsana New" w:hAnsi="CordiaUPC" w:cs="CordiaUPC"/>
                <w:kern w:val="28"/>
                <w:szCs w:val="22"/>
                <w:lang w:val="en-US" w:bidi="th-TH"/>
              </w:rPr>
            </w:pPr>
          </w:p>
        </w:tc>
        <w:tc>
          <w:tcPr>
            <w:tcW w:w="810" w:type="dxa"/>
            <w:vAlign w:val="bottom"/>
          </w:tcPr>
          <w:p w14:paraId="72877B9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93" w:type="dxa"/>
          </w:tcPr>
          <w:p w14:paraId="529E479F" w14:textId="77777777" w:rsidR="003F1F2A" w:rsidRPr="003E74D8" w:rsidRDefault="003F1F2A" w:rsidP="003F1F2A">
            <w:pPr>
              <w:spacing w:line="200" w:lineRule="exact"/>
              <w:ind w:left="-127" w:right="-63"/>
              <w:jc w:val="center"/>
              <w:rPr>
                <w:rFonts w:ascii="CordiaUPC" w:hAnsi="CordiaUPC" w:cs="CordiaUPC"/>
                <w:szCs w:val="22"/>
              </w:rPr>
            </w:pPr>
          </w:p>
        </w:tc>
        <w:tc>
          <w:tcPr>
            <w:tcW w:w="1134" w:type="dxa"/>
          </w:tcPr>
          <w:p w14:paraId="1D2E75E8" w14:textId="77777777" w:rsidR="003F1F2A" w:rsidRPr="003E74D8" w:rsidRDefault="003F1F2A" w:rsidP="003F1F2A">
            <w:pPr>
              <w:spacing w:line="200" w:lineRule="exact"/>
              <w:ind w:left="-101" w:right="-63"/>
              <w:jc w:val="center"/>
              <w:rPr>
                <w:rFonts w:ascii="CordiaUPC" w:hAnsi="CordiaUPC" w:cs="CordiaUPC"/>
                <w:szCs w:val="22"/>
              </w:rPr>
            </w:pPr>
            <w:r w:rsidRPr="003E74D8">
              <w:rPr>
                <w:rFonts w:ascii="CordiaUPC" w:hAnsi="CordiaUPC" w:cs="CordiaUPC" w:hint="cs"/>
                <w:szCs w:val="22"/>
              </w:rPr>
              <w:t>Disposals/</w:t>
            </w:r>
          </w:p>
          <w:p w14:paraId="1A6E0247" w14:textId="77777777" w:rsidR="003F1F2A" w:rsidRPr="003E74D8" w:rsidRDefault="003F1F2A" w:rsidP="003F1F2A">
            <w:pPr>
              <w:spacing w:line="200" w:lineRule="exact"/>
              <w:ind w:left="-101" w:right="-63"/>
              <w:jc w:val="center"/>
              <w:rPr>
                <w:rFonts w:ascii="CordiaUPC" w:hAnsi="CordiaUPC" w:cs="CordiaUPC"/>
                <w:szCs w:val="22"/>
              </w:rPr>
            </w:pPr>
            <w:r w:rsidRPr="003E74D8">
              <w:rPr>
                <w:rFonts w:ascii="CordiaUPC" w:hAnsi="CordiaUPC" w:cs="CordiaUPC" w:hint="cs"/>
                <w:szCs w:val="22"/>
              </w:rPr>
              <w:t>written-off/</w:t>
            </w:r>
          </w:p>
        </w:tc>
        <w:tc>
          <w:tcPr>
            <w:tcW w:w="993" w:type="dxa"/>
            <w:vAlign w:val="bottom"/>
          </w:tcPr>
          <w:p w14:paraId="095A0BBA"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850" w:type="dxa"/>
            <w:vAlign w:val="bottom"/>
          </w:tcPr>
          <w:p w14:paraId="5E809F4F"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92" w:type="dxa"/>
            <w:vAlign w:val="bottom"/>
          </w:tcPr>
          <w:p w14:paraId="076C7125" w14:textId="77777777" w:rsidR="003F1F2A" w:rsidRPr="003E74D8" w:rsidRDefault="003F1F2A" w:rsidP="003F1F2A">
            <w:pPr>
              <w:spacing w:line="200" w:lineRule="exact"/>
              <w:ind w:left="-127" w:right="-63"/>
              <w:jc w:val="center"/>
              <w:rPr>
                <w:rFonts w:ascii="CordiaUPC" w:hAnsi="CordiaUPC" w:cs="CordiaUPC"/>
                <w:szCs w:val="22"/>
              </w:rPr>
            </w:pPr>
          </w:p>
          <w:p w14:paraId="663D4AF1"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Pr>
                <w:rFonts w:ascii="CordiaUPC" w:hAnsi="CordiaUPC" w:cs="CordiaUPC"/>
                <w:szCs w:val="22"/>
              </w:rPr>
              <w:t>L</w:t>
            </w:r>
            <w:r w:rsidRPr="003E74D8">
              <w:rPr>
                <w:rFonts w:ascii="CordiaUPC" w:hAnsi="CordiaUPC" w:cs="CordiaUPC" w:hint="cs"/>
                <w:szCs w:val="22"/>
              </w:rPr>
              <w:t>oss on</w:t>
            </w:r>
          </w:p>
        </w:tc>
        <w:tc>
          <w:tcPr>
            <w:tcW w:w="993" w:type="dxa"/>
            <w:vAlign w:val="bottom"/>
          </w:tcPr>
          <w:p w14:paraId="5870E9B9"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850" w:type="dxa"/>
            <w:vAlign w:val="bottom"/>
          </w:tcPr>
          <w:p w14:paraId="7EC346C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91" w:type="dxa"/>
            <w:vAlign w:val="bottom"/>
          </w:tcPr>
          <w:p w14:paraId="24803C8E"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Net book</w:t>
            </w:r>
          </w:p>
        </w:tc>
      </w:tr>
      <w:tr w:rsidR="003F1F2A" w:rsidRPr="003E74D8" w14:paraId="7B27FD33" w14:textId="77777777" w:rsidTr="001B5AF4">
        <w:tc>
          <w:tcPr>
            <w:tcW w:w="1439" w:type="dxa"/>
          </w:tcPr>
          <w:p w14:paraId="1F674BA7" w14:textId="77777777" w:rsidR="003F1F2A" w:rsidRPr="003E74D8" w:rsidRDefault="003F1F2A" w:rsidP="003F1F2A">
            <w:pPr>
              <w:spacing w:line="200" w:lineRule="exact"/>
              <w:ind w:left="-127" w:right="-63"/>
              <w:jc w:val="center"/>
              <w:rPr>
                <w:rFonts w:ascii="CordiaUPC" w:eastAsia="Angsana New" w:hAnsi="CordiaUPC" w:cs="CordiaUPC"/>
                <w:kern w:val="28"/>
                <w:szCs w:val="22"/>
                <w:highlight w:val="yellow"/>
              </w:rPr>
            </w:pPr>
          </w:p>
        </w:tc>
        <w:tc>
          <w:tcPr>
            <w:tcW w:w="791" w:type="dxa"/>
          </w:tcPr>
          <w:p w14:paraId="58CE0A14"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eastAsia="Angsana New" w:hAnsi="CordiaUPC" w:cs="CordiaUPC" w:hint="cs"/>
                <w:kern w:val="28"/>
                <w:szCs w:val="22"/>
              </w:rPr>
              <w:t>value as at</w:t>
            </w:r>
          </w:p>
        </w:tc>
        <w:tc>
          <w:tcPr>
            <w:tcW w:w="851" w:type="dxa"/>
            <w:vAlign w:val="bottom"/>
          </w:tcPr>
          <w:p w14:paraId="736574E2"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92" w:type="dxa"/>
          </w:tcPr>
          <w:p w14:paraId="1641F738"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changes in</w:t>
            </w:r>
          </w:p>
        </w:tc>
        <w:tc>
          <w:tcPr>
            <w:tcW w:w="851" w:type="dxa"/>
          </w:tcPr>
          <w:p w14:paraId="7BB5CF38" w14:textId="77777777" w:rsidR="003F1F2A" w:rsidRPr="003E74D8" w:rsidRDefault="003F1F2A" w:rsidP="003F1F2A">
            <w:pPr>
              <w:spacing w:line="200" w:lineRule="exact"/>
              <w:ind w:left="-127" w:right="-63"/>
              <w:jc w:val="center"/>
              <w:rPr>
                <w:rFonts w:ascii="CordiaUPC" w:hAnsi="CordiaUPC" w:cs="CordiaUPC"/>
                <w:szCs w:val="22"/>
              </w:rPr>
            </w:pPr>
          </w:p>
        </w:tc>
        <w:tc>
          <w:tcPr>
            <w:tcW w:w="993" w:type="dxa"/>
          </w:tcPr>
          <w:p w14:paraId="08DB9A2C"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szCs w:val="22"/>
              </w:rPr>
              <w:t>Disposals/</w:t>
            </w:r>
          </w:p>
        </w:tc>
        <w:tc>
          <w:tcPr>
            <w:tcW w:w="815" w:type="dxa"/>
          </w:tcPr>
          <w:p w14:paraId="6BB64327"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810" w:type="dxa"/>
            <w:vAlign w:val="bottom"/>
          </w:tcPr>
          <w:p w14:paraId="4A3B1FB6"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93" w:type="dxa"/>
          </w:tcPr>
          <w:p w14:paraId="593C5C5C" w14:textId="77777777" w:rsidR="003F1F2A" w:rsidRPr="003E74D8" w:rsidRDefault="003F1F2A" w:rsidP="003F1F2A">
            <w:pPr>
              <w:spacing w:line="200" w:lineRule="exact"/>
              <w:ind w:left="-127" w:right="-63"/>
              <w:jc w:val="center"/>
              <w:rPr>
                <w:rFonts w:ascii="CordiaUPC" w:hAnsi="CordiaUPC" w:cs="CordiaUPC"/>
                <w:szCs w:val="22"/>
              </w:rPr>
            </w:pPr>
          </w:p>
        </w:tc>
        <w:tc>
          <w:tcPr>
            <w:tcW w:w="1134" w:type="dxa"/>
          </w:tcPr>
          <w:p w14:paraId="7BB02E0E" w14:textId="77777777" w:rsidR="003F1F2A" w:rsidRPr="003E74D8" w:rsidRDefault="003F1F2A" w:rsidP="003F1F2A">
            <w:pPr>
              <w:spacing w:line="200" w:lineRule="exact"/>
              <w:ind w:left="-101" w:right="-63"/>
              <w:jc w:val="center"/>
              <w:rPr>
                <w:rFonts w:ascii="CordiaUPC" w:hAnsi="CordiaUPC" w:cs="CordiaUPC"/>
                <w:szCs w:val="22"/>
              </w:rPr>
            </w:pPr>
            <w:r w:rsidRPr="003E74D8">
              <w:rPr>
                <w:rFonts w:ascii="CordiaUPC" w:hAnsi="CordiaUPC" w:cs="CordiaUPC" w:hint="cs"/>
                <w:szCs w:val="22"/>
                <w:lang w:val="en-US"/>
              </w:rPr>
              <w:t>transfers out/</w:t>
            </w:r>
          </w:p>
        </w:tc>
        <w:tc>
          <w:tcPr>
            <w:tcW w:w="993" w:type="dxa"/>
            <w:vAlign w:val="bottom"/>
          </w:tcPr>
          <w:p w14:paraId="30E3B9DC"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850" w:type="dxa"/>
            <w:vAlign w:val="bottom"/>
          </w:tcPr>
          <w:p w14:paraId="2B5E009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p>
        </w:tc>
        <w:tc>
          <w:tcPr>
            <w:tcW w:w="992" w:type="dxa"/>
          </w:tcPr>
          <w:p w14:paraId="504A831E" w14:textId="77777777" w:rsidR="003F1F2A" w:rsidRPr="003E74D8" w:rsidRDefault="003F1F2A" w:rsidP="003F1F2A">
            <w:pPr>
              <w:spacing w:line="200" w:lineRule="exact"/>
              <w:ind w:left="-109" w:right="-108"/>
              <w:jc w:val="center"/>
              <w:rPr>
                <w:rFonts w:ascii="CordiaUPC" w:hAnsi="CordiaUPC" w:cs="CordiaUPC"/>
                <w:szCs w:val="22"/>
              </w:rPr>
            </w:pPr>
            <w:r w:rsidRPr="003E74D8">
              <w:rPr>
                <w:rFonts w:ascii="CordiaUPC" w:hAnsi="CordiaUPC" w:cs="CordiaUPC" w:hint="cs"/>
                <w:szCs w:val="22"/>
              </w:rPr>
              <w:t>impairment</w:t>
            </w:r>
          </w:p>
        </w:tc>
        <w:tc>
          <w:tcPr>
            <w:tcW w:w="993" w:type="dxa"/>
            <w:vAlign w:val="bottom"/>
          </w:tcPr>
          <w:p w14:paraId="5594E7F2" w14:textId="77777777" w:rsidR="003F1F2A" w:rsidRPr="003E74D8" w:rsidRDefault="003F1F2A" w:rsidP="003F1F2A">
            <w:pPr>
              <w:spacing w:line="200" w:lineRule="exact"/>
              <w:ind w:left="-93" w:right="-63"/>
              <w:jc w:val="center"/>
              <w:rPr>
                <w:rFonts w:ascii="CordiaUPC" w:hAnsi="CordiaUPC" w:cs="CordiaUPC"/>
                <w:szCs w:val="22"/>
                <w:lang w:val="en-US"/>
              </w:rPr>
            </w:pPr>
            <w:r w:rsidRPr="003E74D8">
              <w:rPr>
                <w:rFonts w:ascii="CordiaUPC" w:hAnsi="CordiaUPC" w:cs="CordiaUPC" w:hint="cs"/>
                <w:szCs w:val="22"/>
                <w:lang w:val="en-US"/>
              </w:rPr>
              <w:t>Disposals/</w:t>
            </w:r>
          </w:p>
        </w:tc>
        <w:tc>
          <w:tcPr>
            <w:tcW w:w="850" w:type="dxa"/>
            <w:vAlign w:val="bottom"/>
          </w:tcPr>
          <w:p w14:paraId="4C9304C8" w14:textId="77777777" w:rsidR="003F1F2A" w:rsidRPr="003E74D8" w:rsidRDefault="003F1F2A" w:rsidP="003F1F2A">
            <w:pPr>
              <w:spacing w:line="200" w:lineRule="exact"/>
              <w:ind w:left="-127" w:right="-63"/>
              <w:jc w:val="center"/>
              <w:rPr>
                <w:rFonts w:ascii="CordiaUPC" w:hAnsi="CordiaUPC" w:cs="CordiaUPC"/>
                <w:szCs w:val="22"/>
                <w:lang w:val="en-US"/>
              </w:rPr>
            </w:pPr>
          </w:p>
        </w:tc>
        <w:tc>
          <w:tcPr>
            <w:tcW w:w="991" w:type="dxa"/>
            <w:vAlign w:val="center"/>
          </w:tcPr>
          <w:p w14:paraId="3F2B4CA4"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value as at</w:t>
            </w:r>
          </w:p>
        </w:tc>
      </w:tr>
      <w:tr w:rsidR="003F1F2A" w:rsidRPr="003E74D8" w14:paraId="63FAA53B" w14:textId="77777777" w:rsidTr="001B5AF4">
        <w:tc>
          <w:tcPr>
            <w:tcW w:w="1439" w:type="dxa"/>
          </w:tcPr>
          <w:p w14:paraId="4829949F" w14:textId="77777777" w:rsidR="003F1F2A" w:rsidRPr="003E74D8" w:rsidRDefault="003F1F2A" w:rsidP="003F1F2A">
            <w:pPr>
              <w:spacing w:line="200" w:lineRule="exact"/>
              <w:ind w:left="-127" w:right="-63"/>
              <w:jc w:val="center"/>
              <w:rPr>
                <w:rFonts w:ascii="CordiaUPC" w:eastAsia="Angsana New" w:hAnsi="CordiaUPC" w:cs="CordiaUPC"/>
                <w:kern w:val="28"/>
                <w:szCs w:val="22"/>
                <w:highlight w:val="yellow"/>
              </w:rPr>
            </w:pPr>
          </w:p>
        </w:tc>
        <w:tc>
          <w:tcPr>
            <w:tcW w:w="791" w:type="dxa"/>
          </w:tcPr>
          <w:p w14:paraId="7E3784C7"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1 January</w:t>
            </w:r>
          </w:p>
        </w:tc>
        <w:tc>
          <w:tcPr>
            <w:tcW w:w="851" w:type="dxa"/>
            <w:vAlign w:val="bottom"/>
          </w:tcPr>
          <w:p w14:paraId="32EDD183"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2" w:type="dxa"/>
          </w:tcPr>
          <w:p w14:paraId="688B54F2"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accounting</w:t>
            </w:r>
          </w:p>
        </w:tc>
        <w:tc>
          <w:tcPr>
            <w:tcW w:w="851" w:type="dxa"/>
          </w:tcPr>
          <w:p w14:paraId="4446B742"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szCs w:val="22"/>
              </w:rPr>
              <w:t>Increase/</w:t>
            </w:r>
          </w:p>
        </w:tc>
        <w:tc>
          <w:tcPr>
            <w:tcW w:w="993" w:type="dxa"/>
          </w:tcPr>
          <w:p w14:paraId="67F135AB"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szCs w:val="22"/>
              </w:rPr>
              <w:t>written-off/</w:t>
            </w:r>
          </w:p>
        </w:tc>
        <w:tc>
          <w:tcPr>
            <w:tcW w:w="815" w:type="dxa"/>
          </w:tcPr>
          <w:p w14:paraId="2BA4C108"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Ending</w:t>
            </w:r>
          </w:p>
        </w:tc>
        <w:tc>
          <w:tcPr>
            <w:tcW w:w="810" w:type="dxa"/>
            <w:vAlign w:val="bottom"/>
          </w:tcPr>
          <w:p w14:paraId="6A8E1690"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3" w:type="dxa"/>
          </w:tcPr>
          <w:p w14:paraId="6804772A" w14:textId="77777777" w:rsidR="003F1F2A" w:rsidRPr="003E74D8" w:rsidRDefault="003F1F2A" w:rsidP="003F1F2A">
            <w:pPr>
              <w:spacing w:line="200" w:lineRule="exact"/>
              <w:ind w:left="-127" w:right="-63"/>
              <w:jc w:val="center"/>
              <w:rPr>
                <w:rFonts w:ascii="CordiaUPC" w:hAnsi="CordiaUPC" w:cs="CordiaUPC"/>
                <w:szCs w:val="22"/>
              </w:rPr>
            </w:pPr>
          </w:p>
        </w:tc>
        <w:tc>
          <w:tcPr>
            <w:tcW w:w="1134" w:type="dxa"/>
            <w:vAlign w:val="bottom"/>
          </w:tcPr>
          <w:p w14:paraId="0E5C72D5" w14:textId="77777777" w:rsidR="003F1F2A" w:rsidRPr="003E74D8" w:rsidRDefault="003F1F2A" w:rsidP="003F1F2A">
            <w:pPr>
              <w:spacing w:line="20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adjustments</w:t>
            </w:r>
          </w:p>
        </w:tc>
        <w:tc>
          <w:tcPr>
            <w:tcW w:w="993" w:type="dxa"/>
            <w:vAlign w:val="bottom"/>
          </w:tcPr>
          <w:p w14:paraId="0BAE106D"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850" w:type="dxa"/>
            <w:vAlign w:val="bottom"/>
          </w:tcPr>
          <w:p w14:paraId="2FB8DE2B"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Beginning</w:t>
            </w:r>
          </w:p>
        </w:tc>
        <w:tc>
          <w:tcPr>
            <w:tcW w:w="992" w:type="dxa"/>
          </w:tcPr>
          <w:p w14:paraId="622FF6C7" w14:textId="77777777" w:rsidR="003F1F2A" w:rsidRPr="003E74D8" w:rsidRDefault="003F1F2A" w:rsidP="003F1F2A">
            <w:pPr>
              <w:spacing w:line="200" w:lineRule="exact"/>
              <w:ind w:left="-109" w:right="-63"/>
              <w:jc w:val="center"/>
              <w:rPr>
                <w:rFonts w:ascii="CordiaUPC" w:hAnsi="CordiaUPC" w:cs="CordiaUPC"/>
                <w:szCs w:val="22"/>
              </w:rPr>
            </w:pPr>
            <w:r w:rsidRPr="003E74D8">
              <w:rPr>
                <w:rFonts w:ascii="CordiaUPC" w:hAnsi="CordiaUPC" w:cs="CordiaUPC" w:hint="cs"/>
                <w:szCs w:val="22"/>
              </w:rPr>
              <w:t>during</w:t>
            </w:r>
          </w:p>
        </w:tc>
        <w:tc>
          <w:tcPr>
            <w:tcW w:w="993" w:type="dxa"/>
            <w:vAlign w:val="bottom"/>
          </w:tcPr>
          <w:p w14:paraId="651B245B" w14:textId="77777777" w:rsidR="003F1F2A" w:rsidRPr="003E74D8" w:rsidRDefault="003F1F2A" w:rsidP="003F1F2A">
            <w:pPr>
              <w:spacing w:line="200" w:lineRule="exact"/>
              <w:ind w:left="-93" w:right="-63"/>
              <w:jc w:val="center"/>
              <w:rPr>
                <w:rFonts w:ascii="CordiaUPC" w:hAnsi="CordiaUPC" w:cs="CordiaUPC"/>
                <w:szCs w:val="22"/>
                <w:lang w:val="en-US"/>
              </w:rPr>
            </w:pPr>
            <w:r w:rsidRPr="003E74D8">
              <w:rPr>
                <w:rFonts w:ascii="CordiaUPC" w:hAnsi="CordiaUPC" w:cs="CordiaUPC" w:hint="cs"/>
                <w:szCs w:val="22"/>
                <w:lang w:val="en-US"/>
              </w:rPr>
              <w:t>written-off/</w:t>
            </w:r>
          </w:p>
        </w:tc>
        <w:tc>
          <w:tcPr>
            <w:tcW w:w="850" w:type="dxa"/>
            <w:vAlign w:val="bottom"/>
          </w:tcPr>
          <w:p w14:paraId="5D4E9EC2"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Ending</w:t>
            </w:r>
          </w:p>
        </w:tc>
        <w:tc>
          <w:tcPr>
            <w:tcW w:w="991" w:type="dxa"/>
            <w:vAlign w:val="bottom"/>
          </w:tcPr>
          <w:p w14:paraId="2C2D614E"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31 December</w:t>
            </w:r>
          </w:p>
        </w:tc>
      </w:tr>
      <w:tr w:rsidR="003F1F2A" w:rsidRPr="003E74D8" w14:paraId="674D72C2" w14:textId="77777777" w:rsidTr="001B5AF4">
        <w:tc>
          <w:tcPr>
            <w:tcW w:w="1439" w:type="dxa"/>
          </w:tcPr>
          <w:p w14:paraId="21A1B59B" w14:textId="77777777" w:rsidR="003F1F2A" w:rsidRPr="003E74D8" w:rsidRDefault="003F1F2A" w:rsidP="003F1F2A">
            <w:pPr>
              <w:spacing w:line="200" w:lineRule="exact"/>
              <w:ind w:left="-127" w:right="-63"/>
              <w:jc w:val="center"/>
              <w:rPr>
                <w:rFonts w:ascii="CordiaUPC" w:eastAsia="Angsana New" w:hAnsi="CordiaUPC" w:cs="CordiaUPC"/>
                <w:kern w:val="28"/>
                <w:szCs w:val="22"/>
                <w:highlight w:val="yellow"/>
              </w:rPr>
            </w:pPr>
          </w:p>
        </w:tc>
        <w:tc>
          <w:tcPr>
            <w:tcW w:w="791" w:type="dxa"/>
            <w:vAlign w:val="bottom"/>
          </w:tcPr>
          <w:p w14:paraId="53C0C7BC" w14:textId="77777777" w:rsidR="003F1F2A" w:rsidRPr="003E74D8" w:rsidRDefault="003F1F2A" w:rsidP="003F1F2A">
            <w:pPr>
              <w:spacing w:line="200" w:lineRule="exact"/>
              <w:ind w:left="-127" w:right="-63"/>
              <w:jc w:val="center"/>
              <w:rPr>
                <w:rFonts w:ascii="CordiaUPC" w:eastAsia="Angsana New" w:hAnsi="CordiaUPC" w:cs="CordiaUPC"/>
                <w:kern w:val="28"/>
                <w:szCs w:val="22"/>
                <w:cs/>
                <w:lang w:bidi="th-TH"/>
              </w:rPr>
            </w:pPr>
            <w:r w:rsidRPr="003E74D8">
              <w:rPr>
                <w:rFonts w:ascii="CordiaUPC" w:eastAsia="Angsana New" w:hAnsi="CordiaUPC" w:cs="CordiaUPC" w:hint="cs"/>
                <w:kern w:val="28"/>
                <w:szCs w:val="22"/>
              </w:rPr>
              <w:t>2020</w:t>
            </w:r>
          </w:p>
        </w:tc>
        <w:tc>
          <w:tcPr>
            <w:tcW w:w="851" w:type="dxa"/>
            <w:vAlign w:val="bottom"/>
          </w:tcPr>
          <w:p w14:paraId="25BB5BA1"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2" w:type="dxa"/>
          </w:tcPr>
          <w:p w14:paraId="1FB6EB49"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policies</w:t>
            </w:r>
          </w:p>
        </w:tc>
        <w:tc>
          <w:tcPr>
            <w:tcW w:w="851" w:type="dxa"/>
            <w:vAlign w:val="bottom"/>
          </w:tcPr>
          <w:p w14:paraId="476D010C" w14:textId="77777777" w:rsidR="003F1F2A" w:rsidRPr="003E74D8" w:rsidRDefault="003F1F2A" w:rsidP="003F1F2A">
            <w:pPr>
              <w:spacing w:line="200" w:lineRule="exact"/>
              <w:ind w:left="-127" w:right="-63"/>
              <w:jc w:val="center"/>
              <w:rPr>
                <w:rFonts w:ascii="CordiaUPC" w:hAnsi="CordiaUPC" w:cs="CordiaUPC"/>
                <w:szCs w:val="22"/>
              </w:rPr>
            </w:pPr>
            <w:r w:rsidRPr="003E74D8">
              <w:rPr>
                <w:rFonts w:ascii="CordiaUPC" w:hAnsi="CordiaUPC" w:cs="CordiaUPC" w:hint="cs"/>
                <w:szCs w:val="22"/>
              </w:rPr>
              <w:t>transfers in</w:t>
            </w:r>
          </w:p>
        </w:tc>
        <w:tc>
          <w:tcPr>
            <w:tcW w:w="993" w:type="dxa"/>
            <w:vAlign w:val="bottom"/>
          </w:tcPr>
          <w:p w14:paraId="3BCE05AC" w14:textId="77777777" w:rsidR="003F1F2A" w:rsidRPr="003E74D8" w:rsidRDefault="003F1F2A" w:rsidP="003F1F2A">
            <w:pPr>
              <w:spacing w:line="200" w:lineRule="exact"/>
              <w:ind w:left="-127" w:right="-96"/>
              <w:jc w:val="center"/>
              <w:rPr>
                <w:rFonts w:ascii="CordiaUPC" w:hAnsi="CordiaUPC" w:cs="CordiaUPC"/>
                <w:szCs w:val="22"/>
                <w:lang w:val="en-US"/>
              </w:rPr>
            </w:pPr>
            <w:r w:rsidRPr="003E74D8">
              <w:rPr>
                <w:rFonts w:ascii="CordiaUPC" w:hAnsi="CordiaUPC" w:cs="CordiaUPC" w:hint="cs"/>
                <w:szCs w:val="22"/>
                <w:lang w:val="en-US"/>
              </w:rPr>
              <w:t>transfers out</w:t>
            </w:r>
          </w:p>
        </w:tc>
        <w:tc>
          <w:tcPr>
            <w:tcW w:w="815" w:type="dxa"/>
          </w:tcPr>
          <w:p w14:paraId="69BC68E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810" w:type="dxa"/>
            <w:vAlign w:val="bottom"/>
          </w:tcPr>
          <w:p w14:paraId="7C125D4E"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3" w:type="dxa"/>
            <w:vAlign w:val="bottom"/>
          </w:tcPr>
          <w:p w14:paraId="67927A49"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Depreciation</w:t>
            </w:r>
          </w:p>
        </w:tc>
        <w:tc>
          <w:tcPr>
            <w:tcW w:w="1134" w:type="dxa"/>
            <w:vAlign w:val="bottom"/>
          </w:tcPr>
          <w:p w14:paraId="796A3395" w14:textId="77777777" w:rsidR="003F1F2A" w:rsidRPr="003E74D8" w:rsidRDefault="003F1F2A" w:rsidP="003F1F2A">
            <w:pPr>
              <w:spacing w:line="200" w:lineRule="exact"/>
              <w:ind w:left="-101" w:right="-63"/>
              <w:jc w:val="center"/>
              <w:rPr>
                <w:rFonts w:ascii="CordiaUPC" w:hAnsi="CordiaUPC" w:cs="CordiaUPC"/>
                <w:szCs w:val="22"/>
                <w:rtl/>
                <w:cs/>
                <w:lang w:val="en-US"/>
              </w:rPr>
            </w:pPr>
            <w:r w:rsidRPr="003E74D8">
              <w:rPr>
                <w:rFonts w:ascii="CordiaUPC" w:hAnsi="CordiaUPC" w:cs="CordiaUPC" w:hint="cs"/>
                <w:szCs w:val="22"/>
                <w:lang w:val="en-US"/>
              </w:rPr>
              <w:t>from revaluation</w:t>
            </w:r>
          </w:p>
        </w:tc>
        <w:tc>
          <w:tcPr>
            <w:tcW w:w="993" w:type="dxa"/>
            <w:vAlign w:val="bottom"/>
          </w:tcPr>
          <w:p w14:paraId="7A49DF00"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850" w:type="dxa"/>
            <w:vAlign w:val="bottom"/>
          </w:tcPr>
          <w:p w14:paraId="7EFCF736" w14:textId="77777777" w:rsidR="003F1F2A" w:rsidRPr="003E74D8" w:rsidRDefault="003F1F2A" w:rsidP="003F1F2A">
            <w:pPr>
              <w:spacing w:line="200" w:lineRule="exact"/>
              <w:ind w:left="-127" w:right="-63"/>
              <w:jc w:val="center"/>
              <w:rPr>
                <w:rFonts w:ascii="CordiaUPC" w:eastAsia="Angsana New" w:hAnsi="CordiaUPC" w:cs="CordiaUPC"/>
                <w:kern w:val="28"/>
                <w:szCs w:val="22"/>
              </w:rPr>
            </w:pPr>
            <w:r w:rsidRPr="003E74D8">
              <w:rPr>
                <w:rFonts w:ascii="CordiaUPC" w:eastAsia="Angsana New" w:hAnsi="CordiaUPC" w:cs="CordiaUPC" w:hint="cs"/>
                <w:kern w:val="28"/>
                <w:szCs w:val="22"/>
              </w:rPr>
              <w:t>balance</w:t>
            </w:r>
          </w:p>
        </w:tc>
        <w:tc>
          <w:tcPr>
            <w:tcW w:w="992" w:type="dxa"/>
            <w:vAlign w:val="bottom"/>
          </w:tcPr>
          <w:p w14:paraId="49A4C854" w14:textId="77777777" w:rsidR="003F1F2A" w:rsidRPr="003E74D8" w:rsidRDefault="003F1F2A" w:rsidP="003F1F2A">
            <w:pPr>
              <w:spacing w:line="200" w:lineRule="exact"/>
              <w:ind w:left="-109" w:right="-63"/>
              <w:jc w:val="center"/>
              <w:rPr>
                <w:rFonts w:ascii="CordiaUPC" w:hAnsi="CordiaUPC" w:cs="CordiaUPC"/>
                <w:szCs w:val="22"/>
              </w:rPr>
            </w:pPr>
            <w:r w:rsidRPr="003E74D8">
              <w:rPr>
                <w:rFonts w:ascii="CordiaUPC" w:hAnsi="CordiaUPC" w:cs="CordiaUPC" w:hint="cs"/>
                <w:szCs w:val="22"/>
              </w:rPr>
              <w:t xml:space="preserve">the </w:t>
            </w:r>
            <w:r>
              <w:rPr>
                <w:rFonts w:ascii="CordiaUPC" w:hAnsi="CordiaUPC" w:cs="CordiaUPC"/>
                <w:szCs w:val="22"/>
              </w:rPr>
              <w:t>year</w:t>
            </w:r>
          </w:p>
        </w:tc>
        <w:tc>
          <w:tcPr>
            <w:tcW w:w="993" w:type="dxa"/>
            <w:vAlign w:val="bottom"/>
          </w:tcPr>
          <w:p w14:paraId="51A62624" w14:textId="77777777" w:rsidR="003F1F2A" w:rsidRPr="003E74D8" w:rsidRDefault="003F1F2A" w:rsidP="003F1F2A">
            <w:pPr>
              <w:spacing w:line="200" w:lineRule="exact"/>
              <w:ind w:left="-93" w:right="-63"/>
              <w:rPr>
                <w:rFonts w:ascii="CordiaUPC" w:hAnsi="CordiaUPC" w:cs="CordiaUPC"/>
                <w:szCs w:val="22"/>
                <w:lang w:val="en-US"/>
              </w:rPr>
            </w:pPr>
            <w:r w:rsidRPr="003E74D8">
              <w:rPr>
                <w:rFonts w:ascii="CordiaUPC" w:hAnsi="CordiaUPC" w:cs="CordiaUPC" w:hint="cs"/>
                <w:szCs w:val="22"/>
                <w:lang w:val="en-US"/>
              </w:rPr>
              <w:t>transfers out</w:t>
            </w:r>
          </w:p>
        </w:tc>
        <w:tc>
          <w:tcPr>
            <w:tcW w:w="850" w:type="dxa"/>
            <w:vAlign w:val="bottom"/>
          </w:tcPr>
          <w:p w14:paraId="6E1214EF"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balance</w:t>
            </w:r>
          </w:p>
        </w:tc>
        <w:tc>
          <w:tcPr>
            <w:tcW w:w="991" w:type="dxa"/>
            <w:vAlign w:val="bottom"/>
          </w:tcPr>
          <w:p w14:paraId="46B9F734" w14:textId="77777777" w:rsidR="003F1F2A" w:rsidRPr="003E74D8" w:rsidRDefault="003F1F2A" w:rsidP="003F1F2A">
            <w:pPr>
              <w:spacing w:line="200" w:lineRule="exact"/>
              <w:ind w:left="-127" w:right="-63"/>
              <w:jc w:val="center"/>
              <w:rPr>
                <w:rFonts w:ascii="CordiaUPC" w:hAnsi="CordiaUPC" w:cs="CordiaUPC"/>
                <w:szCs w:val="22"/>
                <w:lang w:val="en-US"/>
              </w:rPr>
            </w:pPr>
            <w:r w:rsidRPr="003E74D8">
              <w:rPr>
                <w:rFonts w:ascii="CordiaUPC" w:hAnsi="CordiaUPC" w:cs="CordiaUPC" w:hint="cs"/>
                <w:szCs w:val="22"/>
                <w:lang w:val="en-US"/>
              </w:rPr>
              <w:t>2020</w:t>
            </w:r>
          </w:p>
        </w:tc>
      </w:tr>
      <w:tr w:rsidR="003F1F2A" w:rsidRPr="003E74D8" w14:paraId="08796318" w14:textId="77777777" w:rsidTr="003F1F2A">
        <w:tc>
          <w:tcPr>
            <w:tcW w:w="1439" w:type="dxa"/>
          </w:tcPr>
          <w:p w14:paraId="213879C2" w14:textId="77777777" w:rsidR="003F1F2A" w:rsidRPr="003E74D8" w:rsidRDefault="003F1F2A" w:rsidP="003F1F2A">
            <w:pPr>
              <w:spacing w:line="200" w:lineRule="exact"/>
              <w:rPr>
                <w:rFonts w:ascii="CordiaUPC" w:hAnsi="CordiaUPC" w:cs="CordiaUPC"/>
                <w:szCs w:val="22"/>
                <w:cs/>
                <w:lang w:bidi="th-TH"/>
              </w:rPr>
            </w:pPr>
          </w:p>
        </w:tc>
        <w:tc>
          <w:tcPr>
            <w:tcW w:w="791" w:type="dxa"/>
          </w:tcPr>
          <w:p w14:paraId="0EA3D5EE" w14:textId="77777777" w:rsidR="003F1F2A" w:rsidRPr="003E74D8" w:rsidRDefault="003F1F2A" w:rsidP="003F1F2A">
            <w:pPr>
              <w:spacing w:line="200" w:lineRule="exact"/>
              <w:ind w:left="-127" w:right="-63"/>
              <w:jc w:val="center"/>
              <w:rPr>
                <w:rFonts w:ascii="CordiaUPC" w:hAnsi="CordiaUPC" w:cs="CordiaUPC"/>
                <w:i/>
                <w:iCs/>
                <w:szCs w:val="22"/>
                <w:lang w:val="en-US"/>
              </w:rPr>
            </w:pPr>
          </w:p>
        </w:tc>
        <w:tc>
          <w:tcPr>
            <w:tcW w:w="13108" w:type="dxa"/>
            <w:gridSpan w:val="14"/>
          </w:tcPr>
          <w:p w14:paraId="3E52C5C1" w14:textId="77777777" w:rsidR="003F1F2A" w:rsidRPr="003E74D8" w:rsidRDefault="003F1F2A" w:rsidP="003F1F2A">
            <w:pPr>
              <w:spacing w:line="200" w:lineRule="exact"/>
              <w:ind w:left="-127" w:right="-63"/>
              <w:jc w:val="center"/>
              <w:rPr>
                <w:rFonts w:ascii="CordiaUPC" w:hAnsi="CordiaUPC" w:cs="CordiaUPC"/>
                <w:i/>
                <w:iCs/>
                <w:szCs w:val="22"/>
                <w:lang w:val="en-US"/>
              </w:rPr>
            </w:pPr>
            <w:r w:rsidRPr="003E74D8">
              <w:rPr>
                <w:rFonts w:ascii="CordiaUPC" w:hAnsi="CordiaUPC" w:cs="CordiaUPC" w:hint="cs"/>
                <w:i/>
                <w:iCs/>
                <w:szCs w:val="22"/>
                <w:lang w:val="en-US"/>
              </w:rPr>
              <w:t>(in million Baht)</w:t>
            </w:r>
          </w:p>
        </w:tc>
      </w:tr>
      <w:tr w:rsidR="003F1F2A" w:rsidRPr="003E74D8" w14:paraId="076F38A7" w14:textId="77777777" w:rsidTr="001B5AF4">
        <w:tc>
          <w:tcPr>
            <w:tcW w:w="1439" w:type="dxa"/>
          </w:tcPr>
          <w:p w14:paraId="33DB4B5D" w14:textId="77777777" w:rsidR="003F1F2A" w:rsidRPr="003E74D8" w:rsidRDefault="003F1F2A" w:rsidP="003F1F2A">
            <w:pPr>
              <w:spacing w:line="200" w:lineRule="exact"/>
              <w:ind w:right="-18"/>
              <w:rPr>
                <w:rFonts w:ascii="CordiaUPC" w:hAnsi="CordiaUPC" w:cs="CordiaUPC"/>
                <w:szCs w:val="22"/>
                <w:lang w:val="en-US"/>
              </w:rPr>
            </w:pPr>
            <w:r w:rsidRPr="003E74D8">
              <w:rPr>
                <w:rFonts w:ascii="CordiaUPC" w:hAnsi="CordiaUPC" w:cs="CordiaUPC" w:hint="cs"/>
                <w:szCs w:val="22"/>
                <w:lang w:val="en-US"/>
              </w:rPr>
              <w:t>Land</w:t>
            </w:r>
          </w:p>
        </w:tc>
        <w:tc>
          <w:tcPr>
            <w:tcW w:w="791" w:type="dxa"/>
          </w:tcPr>
          <w:p w14:paraId="7EE6F8BC" w14:textId="77777777" w:rsidR="003F1F2A" w:rsidRPr="003E74D8" w:rsidRDefault="003F1F2A" w:rsidP="003F1F2A">
            <w:pPr>
              <w:tabs>
                <w:tab w:val="decimal" w:pos="675"/>
              </w:tabs>
              <w:spacing w:line="200" w:lineRule="exact"/>
              <w:ind w:right="-169"/>
              <w:rPr>
                <w:rFonts w:ascii="CordiaUPC" w:hAnsi="CordiaUPC" w:cs="CordiaUPC"/>
                <w:szCs w:val="22"/>
                <w:cs/>
                <w:lang w:bidi="th-TH"/>
              </w:rPr>
            </w:pPr>
          </w:p>
        </w:tc>
        <w:tc>
          <w:tcPr>
            <w:tcW w:w="851" w:type="dxa"/>
          </w:tcPr>
          <w:p w14:paraId="7DE14F36" w14:textId="77777777" w:rsidR="003F1F2A" w:rsidRPr="003E74D8" w:rsidRDefault="003F1F2A" w:rsidP="003F1F2A">
            <w:pPr>
              <w:tabs>
                <w:tab w:val="decimal" w:pos="599"/>
              </w:tabs>
              <w:spacing w:line="200" w:lineRule="exact"/>
              <w:ind w:right="-169"/>
              <w:rPr>
                <w:rFonts w:ascii="CordiaUPC" w:hAnsi="CordiaUPC" w:cs="CordiaUPC"/>
                <w:szCs w:val="22"/>
              </w:rPr>
            </w:pPr>
          </w:p>
        </w:tc>
        <w:tc>
          <w:tcPr>
            <w:tcW w:w="992" w:type="dxa"/>
            <w:vAlign w:val="bottom"/>
          </w:tcPr>
          <w:p w14:paraId="47A8C1D4" w14:textId="77777777" w:rsidR="003F1F2A" w:rsidRPr="003E74D8" w:rsidRDefault="003F1F2A" w:rsidP="003F1F2A">
            <w:pPr>
              <w:tabs>
                <w:tab w:val="decimal" w:pos="576"/>
              </w:tabs>
              <w:spacing w:line="200" w:lineRule="exact"/>
              <w:ind w:right="-169"/>
              <w:rPr>
                <w:rFonts w:ascii="CordiaUPC" w:hAnsi="CordiaUPC" w:cs="CordiaUPC"/>
                <w:szCs w:val="22"/>
              </w:rPr>
            </w:pPr>
          </w:p>
        </w:tc>
        <w:tc>
          <w:tcPr>
            <w:tcW w:w="851" w:type="dxa"/>
            <w:vAlign w:val="bottom"/>
          </w:tcPr>
          <w:p w14:paraId="3020BB8E" w14:textId="77777777" w:rsidR="003F1F2A" w:rsidRPr="003E74D8" w:rsidRDefault="003F1F2A" w:rsidP="003F1F2A">
            <w:pPr>
              <w:tabs>
                <w:tab w:val="decimal" w:pos="576"/>
              </w:tabs>
              <w:spacing w:line="200" w:lineRule="exact"/>
              <w:ind w:right="-169"/>
              <w:rPr>
                <w:rFonts w:ascii="CordiaUPC" w:hAnsi="CordiaUPC" w:cs="CordiaUPC"/>
                <w:szCs w:val="22"/>
              </w:rPr>
            </w:pPr>
          </w:p>
        </w:tc>
        <w:tc>
          <w:tcPr>
            <w:tcW w:w="993" w:type="dxa"/>
            <w:vAlign w:val="bottom"/>
          </w:tcPr>
          <w:p w14:paraId="72C812BF" w14:textId="77777777" w:rsidR="003F1F2A" w:rsidRPr="003E74D8" w:rsidRDefault="003F1F2A" w:rsidP="003F1F2A">
            <w:pPr>
              <w:tabs>
                <w:tab w:val="decimal" w:pos="735"/>
              </w:tabs>
              <w:spacing w:line="200" w:lineRule="exact"/>
              <w:ind w:right="-169"/>
              <w:rPr>
                <w:rFonts w:ascii="CordiaUPC" w:hAnsi="CordiaUPC" w:cs="CordiaUPC"/>
                <w:szCs w:val="22"/>
              </w:rPr>
            </w:pPr>
          </w:p>
        </w:tc>
        <w:tc>
          <w:tcPr>
            <w:tcW w:w="815" w:type="dxa"/>
          </w:tcPr>
          <w:p w14:paraId="00841344" w14:textId="77777777" w:rsidR="003F1F2A" w:rsidRPr="003E74D8" w:rsidRDefault="003F1F2A" w:rsidP="003F1F2A">
            <w:pPr>
              <w:tabs>
                <w:tab w:val="decimal" w:pos="558"/>
              </w:tabs>
              <w:spacing w:line="200" w:lineRule="exact"/>
              <w:ind w:right="-169"/>
              <w:rPr>
                <w:rFonts w:ascii="CordiaUPC" w:hAnsi="CordiaUPC" w:cs="CordiaUPC"/>
                <w:szCs w:val="22"/>
              </w:rPr>
            </w:pPr>
          </w:p>
        </w:tc>
        <w:tc>
          <w:tcPr>
            <w:tcW w:w="810" w:type="dxa"/>
            <w:vAlign w:val="bottom"/>
          </w:tcPr>
          <w:p w14:paraId="65E3BE24" w14:textId="77777777" w:rsidR="003F1F2A" w:rsidRPr="003E74D8" w:rsidRDefault="003F1F2A" w:rsidP="003F1F2A">
            <w:pPr>
              <w:tabs>
                <w:tab w:val="decimal" w:pos="558"/>
              </w:tabs>
              <w:spacing w:line="200" w:lineRule="exact"/>
              <w:ind w:right="-169"/>
              <w:rPr>
                <w:rFonts w:ascii="CordiaUPC" w:hAnsi="CordiaUPC" w:cs="CordiaUPC"/>
                <w:szCs w:val="22"/>
              </w:rPr>
            </w:pPr>
          </w:p>
        </w:tc>
        <w:tc>
          <w:tcPr>
            <w:tcW w:w="993" w:type="dxa"/>
            <w:vAlign w:val="bottom"/>
          </w:tcPr>
          <w:p w14:paraId="6D024BE2" w14:textId="77777777" w:rsidR="003F1F2A" w:rsidRPr="003E74D8" w:rsidRDefault="003F1F2A" w:rsidP="003F1F2A">
            <w:pPr>
              <w:tabs>
                <w:tab w:val="decimal" w:pos="675"/>
              </w:tabs>
              <w:spacing w:line="200" w:lineRule="exact"/>
              <w:ind w:right="-169"/>
              <w:rPr>
                <w:rFonts w:ascii="CordiaUPC" w:hAnsi="CordiaUPC" w:cs="CordiaUPC"/>
                <w:szCs w:val="22"/>
              </w:rPr>
            </w:pPr>
          </w:p>
        </w:tc>
        <w:tc>
          <w:tcPr>
            <w:tcW w:w="1134" w:type="dxa"/>
            <w:vAlign w:val="bottom"/>
          </w:tcPr>
          <w:p w14:paraId="0C261C7C" w14:textId="77777777" w:rsidR="003F1F2A" w:rsidRPr="003E74D8" w:rsidRDefault="003F1F2A" w:rsidP="003F1F2A">
            <w:pPr>
              <w:tabs>
                <w:tab w:val="decimal" w:pos="675"/>
              </w:tabs>
              <w:spacing w:line="200" w:lineRule="exact"/>
              <w:ind w:right="-18"/>
              <w:rPr>
                <w:rFonts w:ascii="CordiaUPC" w:hAnsi="CordiaUPC" w:cs="CordiaUPC"/>
                <w:szCs w:val="22"/>
                <w:cs/>
                <w:lang w:bidi="th-TH"/>
              </w:rPr>
            </w:pPr>
          </w:p>
        </w:tc>
        <w:tc>
          <w:tcPr>
            <w:tcW w:w="993" w:type="dxa"/>
            <w:vAlign w:val="bottom"/>
          </w:tcPr>
          <w:p w14:paraId="2D1F6C6F" w14:textId="77777777" w:rsidR="003F1F2A" w:rsidRPr="003E74D8" w:rsidRDefault="003F1F2A" w:rsidP="003F1F2A">
            <w:pPr>
              <w:tabs>
                <w:tab w:val="left" w:pos="552"/>
              </w:tabs>
              <w:spacing w:line="200" w:lineRule="exact"/>
              <w:ind w:left="-65" w:right="-169"/>
              <w:jc w:val="center"/>
              <w:rPr>
                <w:rFonts w:ascii="CordiaUPC" w:hAnsi="CordiaUPC" w:cs="CordiaUPC"/>
                <w:szCs w:val="22"/>
                <w:lang w:val="en-US"/>
              </w:rPr>
            </w:pPr>
          </w:p>
        </w:tc>
        <w:tc>
          <w:tcPr>
            <w:tcW w:w="850" w:type="dxa"/>
            <w:vAlign w:val="bottom"/>
          </w:tcPr>
          <w:p w14:paraId="298F9852" w14:textId="77777777" w:rsidR="003F1F2A" w:rsidRPr="003E74D8" w:rsidRDefault="003F1F2A" w:rsidP="003F1F2A">
            <w:pPr>
              <w:tabs>
                <w:tab w:val="decimal" w:pos="675"/>
              </w:tabs>
              <w:spacing w:line="200" w:lineRule="exact"/>
              <w:ind w:right="-169"/>
              <w:rPr>
                <w:rFonts w:ascii="CordiaUPC" w:hAnsi="CordiaUPC" w:cs="CordiaUPC"/>
                <w:szCs w:val="22"/>
              </w:rPr>
            </w:pPr>
          </w:p>
        </w:tc>
        <w:tc>
          <w:tcPr>
            <w:tcW w:w="992" w:type="dxa"/>
          </w:tcPr>
          <w:p w14:paraId="04D34BE6" w14:textId="77777777" w:rsidR="003F1F2A" w:rsidRPr="003E74D8" w:rsidRDefault="003F1F2A" w:rsidP="003F1F2A">
            <w:pPr>
              <w:tabs>
                <w:tab w:val="decimal" w:pos="555"/>
              </w:tabs>
              <w:spacing w:line="200" w:lineRule="exact"/>
              <w:ind w:right="-169"/>
              <w:rPr>
                <w:rFonts w:ascii="CordiaUPC" w:hAnsi="CordiaUPC" w:cs="CordiaUPC"/>
                <w:szCs w:val="22"/>
              </w:rPr>
            </w:pPr>
          </w:p>
        </w:tc>
        <w:tc>
          <w:tcPr>
            <w:tcW w:w="993" w:type="dxa"/>
            <w:vAlign w:val="bottom"/>
          </w:tcPr>
          <w:p w14:paraId="39135C52" w14:textId="77777777" w:rsidR="003F1F2A" w:rsidRPr="003E74D8" w:rsidRDefault="003F1F2A" w:rsidP="003F1F2A">
            <w:pPr>
              <w:tabs>
                <w:tab w:val="decimal" w:pos="747"/>
              </w:tabs>
              <w:spacing w:line="200" w:lineRule="exact"/>
              <w:ind w:right="-18"/>
              <w:rPr>
                <w:rFonts w:ascii="CordiaUPC" w:hAnsi="CordiaUPC" w:cs="CordiaUPC"/>
                <w:szCs w:val="22"/>
                <w:lang w:val="en-US"/>
              </w:rPr>
            </w:pPr>
          </w:p>
        </w:tc>
        <w:tc>
          <w:tcPr>
            <w:tcW w:w="850" w:type="dxa"/>
          </w:tcPr>
          <w:p w14:paraId="36C97E3F" w14:textId="77777777" w:rsidR="003F1F2A" w:rsidRPr="003E74D8" w:rsidRDefault="003F1F2A" w:rsidP="003F1F2A">
            <w:pPr>
              <w:tabs>
                <w:tab w:val="decimal" w:pos="955"/>
              </w:tabs>
              <w:spacing w:line="200" w:lineRule="exact"/>
              <w:ind w:right="-18"/>
              <w:rPr>
                <w:rFonts w:ascii="CordiaUPC" w:hAnsi="CordiaUPC" w:cs="CordiaUPC"/>
                <w:szCs w:val="22"/>
                <w:lang w:val="en-US" w:bidi="th-TH"/>
              </w:rPr>
            </w:pPr>
          </w:p>
        </w:tc>
        <w:tc>
          <w:tcPr>
            <w:tcW w:w="991" w:type="dxa"/>
            <w:vAlign w:val="bottom"/>
          </w:tcPr>
          <w:p w14:paraId="6AFD0329" w14:textId="77777777" w:rsidR="003F1F2A" w:rsidRPr="003E74D8" w:rsidRDefault="003F1F2A" w:rsidP="003F1F2A">
            <w:pPr>
              <w:tabs>
                <w:tab w:val="decimal" w:pos="596"/>
              </w:tabs>
              <w:spacing w:line="200" w:lineRule="exact"/>
              <w:ind w:right="-18"/>
              <w:rPr>
                <w:rFonts w:ascii="CordiaUPC" w:hAnsi="CordiaUPC" w:cs="CordiaUPC"/>
                <w:szCs w:val="22"/>
                <w:lang w:val="en-US" w:bidi="th-TH"/>
              </w:rPr>
            </w:pPr>
          </w:p>
        </w:tc>
      </w:tr>
      <w:tr w:rsidR="003F1F2A" w:rsidRPr="003E74D8" w14:paraId="6B22F9D0" w14:textId="77777777" w:rsidTr="001B5AF4">
        <w:tc>
          <w:tcPr>
            <w:tcW w:w="1439" w:type="dxa"/>
            <w:vAlign w:val="bottom"/>
          </w:tcPr>
          <w:p w14:paraId="50DD22C7" w14:textId="77777777" w:rsidR="003F1F2A" w:rsidRPr="003E74D8" w:rsidRDefault="003F1F2A" w:rsidP="003F1F2A">
            <w:pPr>
              <w:spacing w:line="200" w:lineRule="exact"/>
              <w:ind w:right="-18"/>
              <w:rPr>
                <w:rFonts w:ascii="CordiaUPC" w:hAnsi="CordiaUPC" w:cs="CordiaUPC"/>
                <w:szCs w:val="22"/>
                <w:lang w:val="en-US"/>
              </w:rPr>
            </w:pPr>
            <w:r w:rsidRPr="003E74D8">
              <w:rPr>
                <w:rFonts w:ascii="CordiaUPC" w:hAnsi="CordiaUPC" w:cs="CordiaUPC" w:hint="cs"/>
                <w:szCs w:val="22"/>
                <w:lang w:val="en-US"/>
              </w:rPr>
              <w:t>-  Cost</w:t>
            </w:r>
          </w:p>
        </w:tc>
        <w:tc>
          <w:tcPr>
            <w:tcW w:w="791" w:type="dxa"/>
            <w:vAlign w:val="bottom"/>
          </w:tcPr>
          <w:p w14:paraId="4E8C0A67" w14:textId="77777777" w:rsidR="003F1F2A" w:rsidRPr="003E74D8" w:rsidRDefault="003F1F2A" w:rsidP="003F1F2A">
            <w:pPr>
              <w:tabs>
                <w:tab w:val="decimal" w:pos="570"/>
              </w:tabs>
              <w:spacing w:line="200" w:lineRule="exact"/>
              <w:ind w:right="-169"/>
              <w:rPr>
                <w:rFonts w:ascii="CordiaUPC" w:hAnsi="CordiaUPC" w:cs="CordiaUPC"/>
                <w:szCs w:val="22"/>
                <w:lang w:val="en-US" w:bidi="th-TH"/>
              </w:rPr>
            </w:pPr>
            <w:r w:rsidRPr="003E74D8">
              <w:rPr>
                <w:rFonts w:ascii="CordiaUPC" w:hAnsi="CordiaUPC" w:cs="CordiaUPC" w:hint="cs"/>
                <w:szCs w:val="22"/>
                <w:lang w:val="en-US" w:bidi="th-TH"/>
              </w:rPr>
              <w:t>5,766</w:t>
            </w:r>
          </w:p>
        </w:tc>
        <w:tc>
          <w:tcPr>
            <w:tcW w:w="851" w:type="dxa"/>
            <w:vAlign w:val="bottom"/>
          </w:tcPr>
          <w:p w14:paraId="6D77F0A6"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5,928</w:t>
            </w:r>
          </w:p>
        </w:tc>
        <w:tc>
          <w:tcPr>
            <w:tcW w:w="992" w:type="dxa"/>
            <w:vAlign w:val="bottom"/>
          </w:tcPr>
          <w:p w14:paraId="2D580B57" w14:textId="77777777" w:rsidR="003F1F2A" w:rsidRPr="003E74D8" w:rsidRDefault="003F1F2A" w:rsidP="003F1F2A">
            <w:pPr>
              <w:tabs>
                <w:tab w:val="decimal" w:pos="754"/>
              </w:tabs>
              <w:spacing w:line="200" w:lineRule="exact"/>
              <w:ind w:right="-169"/>
              <w:rPr>
                <w:rFonts w:ascii="CordiaUPC" w:hAnsi="CordiaUPC" w:cs="CordiaUPC"/>
                <w:szCs w:val="22"/>
                <w:lang w:val="en-US" w:bidi="th-TH"/>
              </w:rPr>
            </w:pPr>
            <w:r>
              <w:rPr>
                <w:rFonts w:ascii="CordiaUPC" w:hAnsi="CordiaUPC" w:cs="CordiaUPC"/>
                <w:szCs w:val="22"/>
                <w:lang w:val="en-US" w:bidi="th-TH"/>
              </w:rPr>
              <w:t>-</w:t>
            </w:r>
          </w:p>
        </w:tc>
        <w:tc>
          <w:tcPr>
            <w:tcW w:w="851" w:type="dxa"/>
            <w:vAlign w:val="bottom"/>
          </w:tcPr>
          <w:p w14:paraId="25B7C5F9" w14:textId="77777777" w:rsidR="003F1F2A" w:rsidRPr="003E74D8" w:rsidRDefault="003F1F2A" w:rsidP="003F1F2A">
            <w:pPr>
              <w:tabs>
                <w:tab w:val="decimal" w:pos="594"/>
              </w:tabs>
              <w:spacing w:line="200" w:lineRule="exact"/>
              <w:ind w:right="-169"/>
              <w:rPr>
                <w:rFonts w:ascii="CordiaUPC" w:hAnsi="CordiaUPC" w:cs="CordiaUPC"/>
                <w:szCs w:val="22"/>
                <w:lang w:val="en-US" w:bidi="th-TH"/>
              </w:rPr>
            </w:pPr>
            <w:r>
              <w:rPr>
                <w:rFonts w:ascii="CordiaUPC" w:hAnsi="CordiaUPC" w:cs="CordiaUPC"/>
                <w:szCs w:val="22"/>
                <w:lang w:val="en-US" w:bidi="th-TH"/>
              </w:rPr>
              <w:t>-</w:t>
            </w:r>
          </w:p>
        </w:tc>
        <w:tc>
          <w:tcPr>
            <w:tcW w:w="993" w:type="dxa"/>
            <w:vAlign w:val="bottom"/>
          </w:tcPr>
          <w:p w14:paraId="1632B23C"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(676)</w:t>
            </w:r>
          </w:p>
        </w:tc>
        <w:tc>
          <w:tcPr>
            <w:tcW w:w="815" w:type="dxa"/>
            <w:vAlign w:val="bottom"/>
          </w:tcPr>
          <w:p w14:paraId="31EC53EE" w14:textId="77777777" w:rsidR="003F1F2A" w:rsidRPr="003E74D8" w:rsidRDefault="003F1F2A" w:rsidP="003F1F2A">
            <w:pPr>
              <w:tabs>
                <w:tab w:val="decimal" w:pos="600"/>
              </w:tabs>
              <w:spacing w:line="200" w:lineRule="exact"/>
              <w:ind w:right="-169"/>
              <w:rPr>
                <w:rFonts w:ascii="CordiaUPC" w:hAnsi="CordiaUPC" w:cs="CordiaUPC"/>
                <w:szCs w:val="22"/>
              </w:rPr>
            </w:pPr>
            <w:r>
              <w:rPr>
                <w:rFonts w:ascii="CordiaUPC" w:hAnsi="CordiaUPC" w:cs="CordiaUPC"/>
                <w:szCs w:val="22"/>
              </w:rPr>
              <w:t>5,252</w:t>
            </w:r>
          </w:p>
        </w:tc>
        <w:tc>
          <w:tcPr>
            <w:tcW w:w="810" w:type="dxa"/>
            <w:vAlign w:val="bottom"/>
          </w:tcPr>
          <w:p w14:paraId="525CAAC6"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w:t>
            </w:r>
          </w:p>
        </w:tc>
        <w:tc>
          <w:tcPr>
            <w:tcW w:w="993" w:type="dxa"/>
            <w:vAlign w:val="bottom"/>
          </w:tcPr>
          <w:p w14:paraId="48105B8D"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w:t>
            </w:r>
          </w:p>
        </w:tc>
        <w:tc>
          <w:tcPr>
            <w:tcW w:w="1134" w:type="dxa"/>
            <w:vAlign w:val="bottom"/>
          </w:tcPr>
          <w:p w14:paraId="36950019" w14:textId="77777777" w:rsidR="003F1F2A" w:rsidRPr="003E74D8" w:rsidRDefault="003F1F2A" w:rsidP="003F1F2A">
            <w:pPr>
              <w:tabs>
                <w:tab w:val="decimal" w:pos="810"/>
              </w:tabs>
              <w:spacing w:line="200" w:lineRule="exact"/>
              <w:ind w:right="-18"/>
              <w:rPr>
                <w:rFonts w:ascii="CordiaUPC" w:hAnsi="CordiaUPC" w:cs="CordiaUPC"/>
                <w:szCs w:val="22"/>
              </w:rPr>
            </w:pPr>
            <w:r>
              <w:rPr>
                <w:rFonts w:ascii="CordiaUPC" w:hAnsi="CordiaUPC" w:cs="CordiaUPC"/>
                <w:szCs w:val="22"/>
              </w:rPr>
              <w:t>-</w:t>
            </w:r>
          </w:p>
        </w:tc>
        <w:tc>
          <w:tcPr>
            <w:tcW w:w="993" w:type="dxa"/>
            <w:vAlign w:val="bottom"/>
          </w:tcPr>
          <w:p w14:paraId="0D318AB0" w14:textId="77777777" w:rsidR="003F1F2A" w:rsidRPr="003E74D8" w:rsidRDefault="003F1F2A" w:rsidP="003F1F2A">
            <w:pPr>
              <w:tabs>
                <w:tab w:val="decimal" w:pos="716"/>
              </w:tabs>
              <w:spacing w:line="200" w:lineRule="exact"/>
              <w:ind w:left="-65" w:right="-169"/>
              <w:rPr>
                <w:rFonts w:ascii="CordiaUPC" w:hAnsi="CordiaUPC" w:cs="CordiaUPC"/>
                <w:szCs w:val="22"/>
                <w:cs/>
                <w:lang w:bidi="th-TH"/>
              </w:rPr>
            </w:pPr>
            <w:r>
              <w:rPr>
                <w:rFonts w:ascii="CordiaUPC" w:hAnsi="CordiaUPC" w:cs="CordiaUPC"/>
                <w:szCs w:val="22"/>
                <w:lang w:bidi="th-TH"/>
              </w:rPr>
              <w:t>-</w:t>
            </w:r>
          </w:p>
        </w:tc>
        <w:tc>
          <w:tcPr>
            <w:tcW w:w="850" w:type="dxa"/>
            <w:vAlign w:val="bottom"/>
          </w:tcPr>
          <w:p w14:paraId="40A23FFA" w14:textId="77777777" w:rsidR="003F1F2A" w:rsidRPr="003E74D8" w:rsidRDefault="003F1F2A" w:rsidP="003F1F2A">
            <w:pPr>
              <w:tabs>
                <w:tab w:val="decimal" w:pos="630"/>
              </w:tabs>
              <w:spacing w:line="200" w:lineRule="exact"/>
              <w:ind w:right="-169"/>
              <w:rPr>
                <w:rFonts w:ascii="CordiaUPC" w:hAnsi="CordiaUPC" w:cs="CordiaUPC"/>
                <w:szCs w:val="22"/>
                <w:lang w:val="en-US" w:bidi="th-TH"/>
              </w:rPr>
            </w:pPr>
            <w:r>
              <w:rPr>
                <w:rFonts w:ascii="CordiaUPC" w:hAnsi="CordiaUPC" w:cs="CordiaUPC"/>
                <w:szCs w:val="22"/>
                <w:lang w:val="en-US" w:bidi="th-TH"/>
              </w:rPr>
              <w:t>(162)</w:t>
            </w:r>
          </w:p>
        </w:tc>
        <w:tc>
          <w:tcPr>
            <w:tcW w:w="992" w:type="dxa"/>
            <w:vAlign w:val="bottom"/>
          </w:tcPr>
          <w:p w14:paraId="2B7D42F2"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w:t>
            </w:r>
          </w:p>
        </w:tc>
        <w:tc>
          <w:tcPr>
            <w:tcW w:w="993" w:type="dxa"/>
            <w:vAlign w:val="bottom"/>
          </w:tcPr>
          <w:p w14:paraId="7F7E11AE" w14:textId="77777777" w:rsidR="003F1F2A" w:rsidRPr="003E74D8" w:rsidRDefault="003F1F2A" w:rsidP="003F1F2A">
            <w:pPr>
              <w:tabs>
                <w:tab w:val="decimal" w:pos="635"/>
              </w:tabs>
              <w:spacing w:line="200" w:lineRule="exact"/>
              <w:ind w:right="-169"/>
              <w:rPr>
                <w:rFonts w:ascii="CordiaUPC" w:hAnsi="CordiaUPC" w:cs="CordiaUPC"/>
                <w:szCs w:val="22"/>
              </w:rPr>
            </w:pPr>
            <w:r>
              <w:rPr>
                <w:rFonts w:ascii="CordiaUPC" w:hAnsi="CordiaUPC" w:cs="CordiaUPC"/>
                <w:szCs w:val="22"/>
              </w:rPr>
              <w:t>11</w:t>
            </w:r>
          </w:p>
        </w:tc>
        <w:tc>
          <w:tcPr>
            <w:tcW w:w="850" w:type="dxa"/>
            <w:vAlign w:val="bottom"/>
          </w:tcPr>
          <w:p w14:paraId="22794343" w14:textId="77777777" w:rsidR="003F1F2A" w:rsidRPr="003E74D8" w:rsidRDefault="003F1F2A" w:rsidP="003F1F2A">
            <w:pPr>
              <w:tabs>
                <w:tab w:val="decimal" w:pos="635"/>
              </w:tabs>
              <w:spacing w:line="200" w:lineRule="exact"/>
              <w:ind w:left="51" w:right="-169"/>
              <w:rPr>
                <w:rFonts w:ascii="CordiaUPC" w:hAnsi="CordiaUPC" w:cs="CordiaUPC"/>
                <w:szCs w:val="22"/>
              </w:rPr>
            </w:pPr>
            <w:r>
              <w:rPr>
                <w:rFonts w:ascii="CordiaUPC" w:hAnsi="CordiaUPC" w:cs="CordiaUPC"/>
                <w:szCs w:val="22"/>
              </w:rPr>
              <w:t>(151)</w:t>
            </w:r>
          </w:p>
        </w:tc>
        <w:tc>
          <w:tcPr>
            <w:tcW w:w="991" w:type="dxa"/>
            <w:vAlign w:val="bottom"/>
          </w:tcPr>
          <w:p w14:paraId="21162F58"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5,101</w:t>
            </w:r>
          </w:p>
        </w:tc>
      </w:tr>
      <w:tr w:rsidR="003F1F2A" w:rsidRPr="003E74D8" w14:paraId="3A4E5579" w14:textId="77777777" w:rsidTr="001B5AF4">
        <w:tc>
          <w:tcPr>
            <w:tcW w:w="1439" w:type="dxa"/>
          </w:tcPr>
          <w:p w14:paraId="37D69F44" w14:textId="77777777" w:rsidR="003F1F2A" w:rsidRPr="003E74D8" w:rsidRDefault="003F1F2A" w:rsidP="003F1F2A">
            <w:pPr>
              <w:tabs>
                <w:tab w:val="left" w:pos="252"/>
              </w:tabs>
              <w:autoSpaceDE w:val="0"/>
              <w:autoSpaceDN w:val="0"/>
              <w:adjustRightInd w:val="0"/>
              <w:spacing w:line="200" w:lineRule="exact"/>
              <w:rPr>
                <w:rFonts w:ascii="CordiaUPC" w:hAnsi="CordiaUPC" w:cs="CordiaUPC"/>
                <w:szCs w:val="22"/>
                <w:lang w:val="en-US"/>
              </w:rPr>
            </w:pPr>
            <w:r w:rsidRPr="003E74D8">
              <w:rPr>
                <w:rFonts w:ascii="CordiaUPC" w:hAnsi="CordiaUPC" w:cs="CordiaUPC" w:hint="cs"/>
                <w:szCs w:val="22"/>
                <w:lang w:val="en-US"/>
              </w:rPr>
              <w:t>-  Incremental</w:t>
            </w:r>
          </w:p>
          <w:p w14:paraId="3FA8D389" w14:textId="77777777" w:rsidR="003F1F2A" w:rsidRPr="003E74D8" w:rsidRDefault="003F1F2A" w:rsidP="003F1F2A">
            <w:pPr>
              <w:tabs>
                <w:tab w:val="left" w:pos="252"/>
              </w:tabs>
              <w:spacing w:line="200" w:lineRule="exact"/>
              <w:ind w:left="162" w:right="-18"/>
              <w:rPr>
                <w:rFonts w:ascii="CordiaUPC" w:hAnsi="CordiaUPC" w:cs="CordiaUPC"/>
                <w:szCs w:val="22"/>
                <w:lang w:val="en-US"/>
              </w:rPr>
            </w:pPr>
            <w:r w:rsidRPr="003E74D8">
              <w:rPr>
                <w:rFonts w:ascii="CordiaUPC" w:hAnsi="CordiaUPC" w:cs="CordiaUPC" w:hint="cs"/>
                <w:szCs w:val="22"/>
                <w:lang w:val="en-US"/>
              </w:rPr>
              <w:tab/>
              <w:t>revaluation</w:t>
            </w:r>
            <w:r w:rsidRPr="00230A40">
              <w:rPr>
                <w:rFonts w:ascii="CordiaUPC" w:hAnsi="CordiaUPC" w:cs="CordiaUPC" w:hint="cs"/>
                <w:sz w:val="26"/>
                <w:szCs w:val="26"/>
                <w:lang w:val="en-US"/>
              </w:rPr>
              <w:t>*</w:t>
            </w:r>
          </w:p>
        </w:tc>
        <w:tc>
          <w:tcPr>
            <w:tcW w:w="791" w:type="dxa"/>
          </w:tcPr>
          <w:p w14:paraId="4AC814D2" w14:textId="77777777" w:rsidR="003F1F2A" w:rsidRPr="003E74D8" w:rsidRDefault="003F1F2A" w:rsidP="003F1F2A">
            <w:pPr>
              <w:tabs>
                <w:tab w:val="decimal" w:pos="570"/>
              </w:tabs>
              <w:spacing w:line="200" w:lineRule="exact"/>
              <w:ind w:right="-169"/>
              <w:rPr>
                <w:rFonts w:ascii="CordiaUPC" w:hAnsi="CordiaUPC" w:cs="CordiaUPC"/>
                <w:szCs w:val="22"/>
              </w:rPr>
            </w:pPr>
          </w:p>
          <w:p w14:paraId="78D3A543" w14:textId="77777777" w:rsidR="003F1F2A" w:rsidRPr="003E74D8" w:rsidRDefault="003F1F2A" w:rsidP="003F1F2A">
            <w:pPr>
              <w:tabs>
                <w:tab w:val="decimal" w:pos="570"/>
              </w:tabs>
              <w:spacing w:line="200" w:lineRule="exact"/>
              <w:ind w:right="-169"/>
              <w:rPr>
                <w:rFonts w:ascii="CordiaUPC" w:hAnsi="CordiaUPC" w:cs="CordiaUPC"/>
                <w:szCs w:val="22"/>
              </w:rPr>
            </w:pPr>
            <w:r w:rsidRPr="003E74D8">
              <w:rPr>
                <w:rFonts w:ascii="CordiaUPC" w:hAnsi="CordiaUPC" w:cs="CordiaUPC" w:hint="cs"/>
                <w:szCs w:val="22"/>
              </w:rPr>
              <w:t>7,835</w:t>
            </w:r>
          </w:p>
        </w:tc>
        <w:tc>
          <w:tcPr>
            <w:tcW w:w="851" w:type="dxa"/>
          </w:tcPr>
          <w:p w14:paraId="6A77E789" w14:textId="77777777" w:rsidR="003F1F2A" w:rsidRDefault="003F1F2A" w:rsidP="003F1F2A">
            <w:pPr>
              <w:tabs>
                <w:tab w:val="decimal" w:pos="630"/>
              </w:tabs>
              <w:spacing w:line="200" w:lineRule="exact"/>
              <w:ind w:right="-169"/>
              <w:rPr>
                <w:rFonts w:ascii="CordiaUPC" w:hAnsi="CordiaUPC" w:cs="CordiaUPC"/>
                <w:szCs w:val="22"/>
              </w:rPr>
            </w:pPr>
          </w:p>
          <w:p w14:paraId="14FA57B3"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7,835</w:t>
            </w:r>
          </w:p>
        </w:tc>
        <w:tc>
          <w:tcPr>
            <w:tcW w:w="992" w:type="dxa"/>
            <w:vAlign w:val="bottom"/>
          </w:tcPr>
          <w:p w14:paraId="63033B34" w14:textId="77777777" w:rsidR="003F1F2A" w:rsidRPr="003E74D8" w:rsidRDefault="003F1F2A" w:rsidP="003F1F2A">
            <w:pPr>
              <w:tabs>
                <w:tab w:val="decimal" w:pos="754"/>
              </w:tabs>
              <w:spacing w:line="200" w:lineRule="exact"/>
              <w:ind w:right="-169"/>
              <w:rPr>
                <w:rFonts w:ascii="CordiaUPC" w:hAnsi="CordiaUPC" w:cs="CordiaUPC"/>
                <w:szCs w:val="22"/>
                <w:cs/>
                <w:lang w:bidi="th-TH"/>
              </w:rPr>
            </w:pPr>
            <w:r>
              <w:rPr>
                <w:rFonts w:ascii="CordiaUPC" w:hAnsi="CordiaUPC" w:cs="CordiaUPC"/>
                <w:szCs w:val="22"/>
                <w:lang w:bidi="th-TH"/>
              </w:rPr>
              <w:t>-</w:t>
            </w:r>
          </w:p>
        </w:tc>
        <w:tc>
          <w:tcPr>
            <w:tcW w:w="851" w:type="dxa"/>
            <w:vAlign w:val="bottom"/>
          </w:tcPr>
          <w:p w14:paraId="0E03172E" w14:textId="77777777" w:rsidR="003F1F2A" w:rsidRPr="003E74D8" w:rsidRDefault="003F1F2A" w:rsidP="003F1F2A">
            <w:pPr>
              <w:tabs>
                <w:tab w:val="decimal" w:pos="594"/>
              </w:tabs>
              <w:spacing w:line="200" w:lineRule="exact"/>
              <w:ind w:right="-169"/>
              <w:rPr>
                <w:rFonts w:ascii="CordiaUPC" w:hAnsi="CordiaUPC" w:cs="CordiaUPC"/>
                <w:szCs w:val="22"/>
              </w:rPr>
            </w:pPr>
            <w:r>
              <w:rPr>
                <w:rFonts w:ascii="CordiaUPC" w:hAnsi="CordiaUPC" w:cs="CordiaUPC"/>
                <w:szCs w:val="22"/>
              </w:rPr>
              <w:t>-</w:t>
            </w:r>
          </w:p>
        </w:tc>
        <w:tc>
          <w:tcPr>
            <w:tcW w:w="993" w:type="dxa"/>
            <w:vAlign w:val="bottom"/>
          </w:tcPr>
          <w:p w14:paraId="279CF8A9"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(772)</w:t>
            </w:r>
          </w:p>
        </w:tc>
        <w:tc>
          <w:tcPr>
            <w:tcW w:w="815" w:type="dxa"/>
            <w:vAlign w:val="bottom"/>
          </w:tcPr>
          <w:p w14:paraId="4BFC20AB" w14:textId="77777777" w:rsidR="003F1F2A" w:rsidRPr="003E74D8" w:rsidRDefault="003F1F2A" w:rsidP="003F1F2A">
            <w:pPr>
              <w:tabs>
                <w:tab w:val="decimal" w:pos="600"/>
              </w:tabs>
              <w:spacing w:line="200" w:lineRule="exact"/>
              <w:ind w:right="-169"/>
              <w:rPr>
                <w:rFonts w:ascii="CordiaUPC" w:hAnsi="CordiaUPC" w:cs="CordiaUPC"/>
                <w:szCs w:val="22"/>
              </w:rPr>
            </w:pPr>
            <w:r>
              <w:rPr>
                <w:rFonts w:ascii="CordiaUPC" w:hAnsi="CordiaUPC" w:cs="CordiaUPC"/>
                <w:szCs w:val="22"/>
              </w:rPr>
              <w:t>7,063</w:t>
            </w:r>
          </w:p>
        </w:tc>
        <w:tc>
          <w:tcPr>
            <w:tcW w:w="810" w:type="dxa"/>
            <w:vAlign w:val="bottom"/>
          </w:tcPr>
          <w:p w14:paraId="227E1F95"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w:t>
            </w:r>
          </w:p>
        </w:tc>
        <w:tc>
          <w:tcPr>
            <w:tcW w:w="993" w:type="dxa"/>
            <w:vAlign w:val="bottom"/>
          </w:tcPr>
          <w:p w14:paraId="5B8E5A57"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w:t>
            </w:r>
          </w:p>
        </w:tc>
        <w:tc>
          <w:tcPr>
            <w:tcW w:w="1134" w:type="dxa"/>
            <w:vAlign w:val="bottom"/>
          </w:tcPr>
          <w:p w14:paraId="7F2C92D2" w14:textId="77777777" w:rsidR="003F1F2A" w:rsidRPr="003E74D8" w:rsidRDefault="003F1F2A" w:rsidP="003F1F2A">
            <w:pPr>
              <w:tabs>
                <w:tab w:val="decimal" w:pos="810"/>
              </w:tabs>
              <w:spacing w:line="200" w:lineRule="exact"/>
              <w:ind w:right="-18"/>
              <w:rPr>
                <w:rFonts w:ascii="CordiaUPC" w:hAnsi="CordiaUPC" w:cs="CordiaUPC"/>
                <w:szCs w:val="22"/>
              </w:rPr>
            </w:pPr>
            <w:r>
              <w:rPr>
                <w:rFonts w:ascii="CordiaUPC" w:hAnsi="CordiaUPC" w:cs="CordiaUPC"/>
                <w:szCs w:val="22"/>
              </w:rPr>
              <w:t>-</w:t>
            </w:r>
          </w:p>
        </w:tc>
        <w:tc>
          <w:tcPr>
            <w:tcW w:w="993" w:type="dxa"/>
            <w:vAlign w:val="bottom"/>
          </w:tcPr>
          <w:p w14:paraId="6C096C9C" w14:textId="77777777" w:rsidR="003F1F2A" w:rsidRPr="003E74D8" w:rsidRDefault="003F1F2A" w:rsidP="003F1F2A">
            <w:pPr>
              <w:tabs>
                <w:tab w:val="decimal" w:pos="716"/>
              </w:tabs>
              <w:spacing w:line="20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40989349" w14:textId="77777777" w:rsidR="003F1F2A" w:rsidRPr="003E74D8" w:rsidRDefault="003F1F2A" w:rsidP="003F1F2A">
            <w:pPr>
              <w:tabs>
                <w:tab w:val="decimal" w:pos="630"/>
              </w:tabs>
              <w:spacing w:line="200" w:lineRule="exact"/>
              <w:ind w:left="31" w:right="-169"/>
              <w:rPr>
                <w:rFonts w:ascii="CordiaUPC" w:hAnsi="CordiaUPC" w:cs="CordiaUPC"/>
                <w:szCs w:val="22"/>
                <w:cs/>
                <w:lang w:bidi="th-TH"/>
              </w:rPr>
            </w:pPr>
            <w:r>
              <w:rPr>
                <w:rFonts w:ascii="CordiaUPC" w:hAnsi="CordiaUPC" w:cs="CordiaUPC"/>
                <w:szCs w:val="22"/>
                <w:lang w:bidi="th-TH"/>
              </w:rPr>
              <w:t>-</w:t>
            </w:r>
          </w:p>
        </w:tc>
        <w:tc>
          <w:tcPr>
            <w:tcW w:w="992" w:type="dxa"/>
          </w:tcPr>
          <w:p w14:paraId="38571FAD" w14:textId="77777777" w:rsidR="003F1F2A" w:rsidRDefault="003F1F2A" w:rsidP="003F1F2A">
            <w:pPr>
              <w:tabs>
                <w:tab w:val="decimal" w:pos="748"/>
              </w:tabs>
              <w:spacing w:line="200" w:lineRule="exact"/>
              <w:ind w:right="-169"/>
              <w:rPr>
                <w:rFonts w:ascii="CordiaUPC" w:hAnsi="CordiaUPC" w:cs="CordiaUPC"/>
                <w:szCs w:val="22"/>
                <w:lang w:bidi="th-TH"/>
              </w:rPr>
            </w:pPr>
          </w:p>
          <w:p w14:paraId="0167069E" w14:textId="77777777" w:rsidR="003F1F2A" w:rsidRPr="003E74D8" w:rsidRDefault="003F1F2A" w:rsidP="003F1F2A">
            <w:pPr>
              <w:tabs>
                <w:tab w:val="decimal" w:pos="748"/>
              </w:tabs>
              <w:spacing w:line="20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68759BE9" w14:textId="77777777" w:rsidR="003F1F2A" w:rsidRPr="003E74D8" w:rsidRDefault="003F1F2A" w:rsidP="003F1F2A">
            <w:pPr>
              <w:tabs>
                <w:tab w:val="decimal" w:pos="635"/>
              </w:tabs>
              <w:spacing w:line="200" w:lineRule="exact"/>
              <w:ind w:right="-169"/>
              <w:rPr>
                <w:rFonts w:ascii="CordiaUPC" w:hAnsi="CordiaUPC" w:cs="CordiaUPC"/>
                <w:szCs w:val="22"/>
                <w:lang w:bidi="th-TH"/>
              </w:rPr>
            </w:pPr>
            <w:r>
              <w:rPr>
                <w:rFonts w:ascii="CordiaUPC" w:hAnsi="CordiaUPC" w:cs="CordiaUPC"/>
                <w:szCs w:val="22"/>
                <w:lang w:bidi="th-TH"/>
              </w:rPr>
              <w:t>-</w:t>
            </w:r>
          </w:p>
        </w:tc>
        <w:tc>
          <w:tcPr>
            <w:tcW w:w="850" w:type="dxa"/>
            <w:vAlign w:val="bottom"/>
          </w:tcPr>
          <w:p w14:paraId="02EB228D" w14:textId="77777777" w:rsidR="003F1F2A" w:rsidRPr="003E74D8" w:rsidRDefault="003F1F2A" w:rsidP="003F1F2A">
            <w:pPr>
              <w:tabs>
                <w:tab w:val="decimal" w:pos="635"/>
              </w:tabs>
              <w:spacing w:line="200" w:lineRule="exact"/>
              <w:ind w:left="51" w:right="-169"/>
              <w:rPr>
                <w:rFonts w:ascii="CordiaUPC" w:hAnsi="CordiaUPC" w:cs="CordiaUPC"/>
                <w:szCs w:val="22"/>
                <w:lang w:bidi="th-TH"/>
              </w:rPr>
            </w:pPr>
            <w:r>
              <w:rPr>
                <w:rFonts w:ascii="CordiaUPC" w:hAnsi="CordiaUPC" w:cs="CordiaUPC"/>
                <w:szCs w:val="22"/>
                <w:lang w:bidi="th-TH"/>
              </w:rPr>
              <w:t>-</w:t>
            </w:r>
          </w:p>
        </w:tc>
        <w:tc>
          <w:tcPr>
            <w:tcW w:w="991" w:type="dxa"/>
            <w:vAlign w:val="bottom"/>
          </w:tcPr>
          <w:p w14:paraId="11991F31"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7,063</w:t>
            </w:r>
          </w:p>
        </w:tc>
      </w:tr>
      <w:tr w:rsidR="003F1F2A" w:rsidRPr="003E74D8" w14:paraId="661915B4" w14:textId="77777777" w:rsidTr="001B5AF4">
        <w:tc>
          <w:tcPr>
            <w:tcW w:w="1439" w:type="dxa"/>
          </w:tcPr>
          <w:p w14:paraId="6A31D60D" w14:textId="77777777" w:rsidR="003F1F2A" w:rsidRPr="003E74D8" w:rsidRDefault="003F1F2A" w:rsidP="003F1F2A">
            <w:pPr>
              <w:tabs>
                <w:tab w:val="left" w:pos="188"/>
                <w:tab w:val="left" w:pos="252"/>
              </w:tabs>
              <w:autoSpaceDE w:val="0"/>
              <w:autoSpaceDN w:val="0"/>
              <w:adjustRightInd w:val="0"/>
              <w:spacing w:line="200" w:lineRule="exact"/>
              <w:ind w:left="140" w:hanging="140"/>
              <w:rPr>
                <w:rFonts w:ascii="CordiaUPC" w:hAnsi="CordiaUPC" w:cs="CordiaUPC"/>
                <w:szCs w:val="22"/>
                <w:lang w:val="en-US"/>
              </w:rPr>
            </w:pPr>
            <w:r w:rsidRPr="003E74D8">
              <w:rPr>
                <w:rFonts w:ascii="CordiaUPC" w:hAnsi="CordiaUPC" w:cs="CordiaUPC" w:hint="cs"/>
                <w:szCs w:val="22"/>
                <w:lang w:val="en-US"/>
              </w:rPr>
              <w:t xml:space="preserve">Building under    </w:t>
            </w:r>
            <w:r>
              <w:rPr>
                <w:rFonts w:ascii="CordiaUPC" w:hAnsi="CordiaUPC" w:cs="CordiaUPC"/>
                <w:szCs w:val="22"/>
                <w:lang w:val="en-US"/>
              </w:rPr>
              <w:t xml:space="preserve">  </w:t>
            </w:r>
            <w:r w:rsidRPr="003E74D8">
              <w:rPr>
                <w:rFonts w:ascii="CordiaUPC" w:hAnsi="CordiaUPC" w:cs="CordiaUPC" w:hint="cs"/>
                <w:szCs w:val="22"/>
                <w:lang w:val="en-US"/>
              </w:rPr>
              <w:t>construction</w:t>
            </w:r>
          </w:p>
        </w:tc>
        <w:tc>
          <w:tcPr>
            <w:tcW w:w="791" w:type="dxa"/>
          </w:tcPr>
          <w:p w14:paraId="14ED9B6C" w14:textId="77777777" w:rsidR="003F1F2A" w:rsidRPr="003E74D8" w:rsidRDefault="003F1F2A" w:rsidP="003F1F2A">
            <w:pPr>
              <w:tabs>
                <w:tab w:val="decimal" w:pos="570"/>
              </w:tabs>
              <w:spacing w:line="200" w:lineRule="exact"/>
              <w:ind w:right="-169"/>
              <w:rPr>
                <w:rFonts w:ascii="CordiaUPC" w:hAnsi="CordiaUPC" w:cs="CordiaUPC"/>
                <w:szCs w:val="22"/>
              </w:rPr>
            </w:pPr>
          </w:p>
          <w:p w14:paraId="7A704AE2" w14:textId="77777777" w:rsidR="003F1F2A" w:rsidRPr="003E74D8" w:rsidRDefault="003F1F2A" w:rsidP="003F1F2A">
            <w:pPr>
              <w:tabs>
                <w:tab w:val="decimal" w:pos="570"/>
              </w:tabs>
              <w:spacing w:line="200" w:lineRule="exact"/>
              <w:ind w:right="-169"/>
              <w:rPr>
                <w:rFonts w:ascii="CordiaUPC" w:hAnsi="CordiaUPC" w:cs="CordiaUPC"/>
                <w:szCs w:val="22"/>
              </w:rPr>
            </w:pPr>
            <w:r w:rsidRPr="003E74D8">
              <w:rPr>
                <w:rFonts w:ascii="CordiaUPC" w:hAnsi="CordiaUPC" w:cs="CordiaUPC" w:hint="cs"/>
                <w:szCs w:val="22"/>
              </w:rPr>
              <w:t>172</w:t>
            </w:r>
          </w:p>
        </w:tc>
        <w:tc>
          <w:tcPr>
            <w:tcW w:w="851" w:type="dxa"/>
          </w:tcPr>
          <w:p w14:paraId="40F5B956" w14:textId="77777777" w:rsidR="003F1F2A" w:rsidRDefault="003F1F2A" w:rsidP="003F1F2A">
            <w:pPr>
              <w:tabs>
                <w:tab w:val="decimal" w:pos="630"/>
              </w:tabs>
              <w:spacing w:line="200" w:lineRule="exact"/>
              <w:ind w:right="-169"/>
              <w:rPr>
                <w:rFonts w:ascii="CordiaUPC" w:hAnsi="CordiaUPC" w:cs="CordiaUPC"/>
                <w:szCs w:val="22"/>
              </w:rPr>
            </w:pPr>
          </w:p>
          <w:p w14:paraId="2DD3EE30"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172</w:t>
            </w:r>
          </w:p>
        </w:tc>
        <w:tc>
          <w:tcPr>
            <w:tcW w:w="992" w:type="dxa"/>
            <w:vAlign w:val="bottom"/>
          </w:tcPr>
          <w:p w14:paraId="36656807" w14:textId="77777777" w:rsidR="003F1F2A" w:rsidRPr="003E74D8" w:rsidRDefault="003F1F2A" w:rsidP="003F1F2A">
            <w:pPr>
              <w:tabs>
                <w:tab w:val="decimal" w:pos="754"/>
              </w:tabs>
              <w:spacing w:line="200" w:lineRule="exact"/>
              <w:ind w:right="-169"/>
              <w:rPr>
                <w:rFonts w:ascii="CordiaUPC" w:hAnsi="CordiaUPC" w:cs="CordiaUPC"/>
                <w:szCs w:val="22"/>
              </w:rPr>
            </w:pPr>
            <w:r>
              <w:rPr>
                <w:rFonts w:ascii="CordiaUPC" w:hAnsi="CordiaUPC" w:cs="CordiaUPC"/>
                <w:szCs w:val="22"/>
              </w:rPr>
              <w:t>-</w:t>
            </w:r>
          </w:p>
        </w:tc>
        <w:tc>
          <w:tcPr>
            <w:tcW w:w="851" w:type="dxa"/>
            <w:vAlign w:val="bottom"/>
          </w:tcPr>
          <w:p w14:paraId="6B549E0C" w14:textId="77777777" w:rsidR="003F1F2A" w:rsidRPr="003E74D8" w:rsidRDefault="003F1F2A" w:rsidP="003F1F2A">
            <w:pPr>
              <w:tabs>
                <w:tab w:val="decimal" w:pos="594"/>
              </w:tabs>
              <w:spacing w:line="200" w:lineRule="exact"/>
              <w:ind w:right="-169"/>
              <w:rPr>
                <w:rFonts w:ascii="CordiaUPC" w:hAnsi="CordiaUPC" w:cs="CordiaUPC"/>
                <w:szCs w:val="22"/>
              </w:rPr>
            </w:pPr>
            <w:r>
              <w:rPr>
                <w:rFonts w:ascii="CordiaUPC" w:hAnsi="CordiaUPC" w:cs="CordiaUPC"/>
                <w:szCs w:val="22"/>
              </w:rPr>
              <w:t>335</w:t>
            </w:r>
          </w:p>
        </w:tc>
        <w:tc>
          <w:tcPr>
            <w:tcW w:w="993" w:type="dxa"/>
            <w:vAlign w:val="bottom"/>
          </w:tcPr>
          <w:p w14:paraId="28401378"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(448)</w:t>
            </w:r>
          </w:p>
        </w:tc>
        <w:tc>
          <w:tcPr>
            <w:tcW w:w="815" w:type="dxa"/>
            <w:vAlign w:val="bottom"/>
          </w:tcPr>
          <w:p w14:paraId="3D37A5A8" w14:textId="77777777" w:rsidR="003F1F2A" w:rsidRPr="003E74D8" w:rsidRDefault="003F1F2A" w:rsidP="003F1F2A">
            <w:pPr>
              <w:tabs>
                <w:tab w:val="decimal" w:pos="600"/>
              </w:tabs>
              <w:spacing w:line="200" w:lineRule="exact"/>
              <w:ind w:right="-169"/>
              <w:rPr>
                <w:rFonts w:ascii="CordiaUPC" w:hAnsi="CordiaUPC" w:cs="CordiaUPC"/>
                <w:szCs w:val="22"/>
                <w:cs/>
                <w:lang w:bidi="th-TH"/>
              </w:rPr>
            </w:pPr>
            <w:r>
              <w:rPr>
                <w:rFonts w:ascii="CordiaUPC" w:hAnsi="CordiaUPC" w:cs="CordiaUPC"/>
                <w:szCs w:val="22"/>
                <w:lang w:bidi="th-TH"/>
              </w:rPr>
              <w:t>59</w:t>
            </w:r>
          </w:p>
        </w:tc>
        <w:tc>
          <w:tcPr>
            <w:tcW w:w="810" w:type="dxa"/>
            <w:vAlign w:val="bottom"/>
          </w:tcPr>
          <w:p w14:paraId="1ADAE750"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w:t>
            </w:r>
          </w:p>
        </w:tc>
        <w:tc>
          <w:tcPr>
            <w:tcW w:w="993" w:type="dxa"/>
            <w:vAlign w:val="bottom"/>
          </w:tcPr>
          <w:p w14:paraId="5AE8B443"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w:t>
            </w:r>
          </w:p>
        </w:tc>
        <w:tc>
          <w:tcPr>
            <w:tcW w:w="1134" w:type="dxa"/>
            <w:vAlign w:val="bottom"/>
          </w:tcPr>
          <w:p w14:paraId="2C586421" w14:textId="77777777" w:rsidR="003F1F2A" w:rsidRPr="003E74D8" w:rsidRDefault="003F1F2A" w:rsidP="003F1F2A">
            <w:pPr>
              <w:tabs>
                <w:tab w:val="decimal" w:pos="810"/>
              </w:tabs>
              <w:spacing w:line="200" w:lineRule="exact"/>
              <w:ind w:right="-18"/>
              <w:rPr>
                <w:rFonts w:ascii="CordiaUPC" w:hAnsi="CordiaUPC" w:cs="CordiaUPC"/>
                <w:szCs w:val="22"/>
              </w:rPr>
            </w:pPr>
            <w:r>
              <w:rPr>
                <w:rFonts w:ascii="CordiaUPC" w:hAnsi="CordiaUPC" w:cs="CordiaUPC"/>
                <w:szCs w:val="22"/>
              </w:rPr>
              <w:t>-</w:t>
            </w:r>
          </w:p>
        </w:tc>
        <w:tc>
          <w:tcPr>
            <w:tcW w:w="993" w:type="dxa"/>
            <w:vAlign w:val="bottom"/>
          </w:tcPr>
          <w:p w14:paraId="56060E25" w14:textId="77777777" w:rsidR="003F1F2A" w:rsidRPr="003E74D8" w:rsidRDefault="003F1F2A" w:rsidP="003F1F2A">
            <w:pPr>
              <w:tabs>
                <w:tab w:val="decimal" w:pos="716"/>
              </w:tabs>
              <w:spacing w:line="20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41597835" w14:textId="77777777" w:rsidR="003F1F2A" w:rsidRPr="003E74D8" w:rsidRDefault="003F1F2A" w:rsidP="003F1F2A">
            <w:pPr>
              <w:tabs>
                <w:tab w:val="decimal" w:pos="630"/>
              </w:tabs>
              <w:spacing w:line="200" w:lineRule="exact"/>
              <w:ind w:left="31" w:right="-169"/>
              <w:rPr>
                <w:rFonts w:ascii="CordiaUPC" w:hAnsi="CordiaUPC" w:cs="CordiaUPC"/>
                <w:szCs w:val="22"/>
                <w:cs/>
                <w:lang w:bidi="th-TH"/>
              </w:rPr>
            </w:pPr>
            <w:r>
              <w:rPr>
                <w:rFonts w:ascii="CordiaUPC" w:hAnsi="CordiaUPC" w:cs="CordiaUPC"/>
                <w:szCs w:val="22"/>
                <w:lang w:bidi="th-TH"/>
              </w:rPr>
              <w:t>-</w:t>
            </w:r>
          </w:p>
        </w:tc>
        <w:tc>
          <w:tcPr>
            <w:tcW w:w="992" w:type="dxa"/>
          </w:tcPr>
          <w:p w14:paraId="20657022" w14:textId="77777777" w:rsidR="003F1F2A" w:rsidRDefault="003F1F2A" w:rsidP="003F1F2A">
            <w:pPr>
              <w:tabs>
                <w:tab w:val="decimal" w:pos="748"/>
              </w:tabs>
              <w:spacing w:line="200" w:lineRule="exact"/>
              <w:ind w:right="-169"/>
              <w:rPr>
                <w:rFonts w:ascii="CordiaUPC" w:hAnsi="CordiaUPC" w:cs="CordiaUPC"/>
                <w:szCs w:val="22"/>
                <w:lang w:bidi="th-TH"/>
              </w:rPr>
            </w:pPr>
          </w:p>
          <w:p w14:paraId="6E8B8AE3" w14:textId="77777777" w:rsidR="003F1F2A" w:rsidRPr="003E74D8" w:rsidRDefault="003F1F2A" w:rsidP="003F1F2A">
            <w:pPr>
              <w:tabs>
                <w:tab w:val="decimal" w:pos="748"/>
              </w:tabs>
              <w:spacing w:line="20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7A5C0BB1" w14:textId="77777777" w:rsidR="003F1F2A" w:rsidRPr="003E74D8" w:rsidRDefault="003F1F2A" w:rsidP="003F1F2A">
            <w:pPr>
              <w:tabs>
                <w:tab w:val="decimal" w:pos="635"/>
              </w:tabs>
              <w:spacing w:line="200" w:lineRule="exact"/>
              <w:ind w:right="-169"/>
              <w:rPr>
                <w:rFonts w:ascii="CordiaUPC" w:hAnsi="CordiaUPC" w:cs="CordiaUPC"/>
                <w:szCs w:val="22"/>
                <w:lang w:bidi="th-TH"/>
              </w:rPr>
            </w:pPr>
            <w:r>
              <w:rPr>
                <w:rFonts w:ascii="CordiaUPC" w:hAnsi="CordiaUPC" w:cs="CordiaUPC"/>
                <w:szCs w:val="22"/>
                <w:lang w:bidi="th-TH"/>
              </w:rPr>
              <w:t>-</w:t>
            </w:r>
          </w:p>
        </w:tc>
        <w:tc>
          <w:tcPr>
            <w:tcW w:w="850" w:type="dxa"/>
            <w:vAlign w:val="bottom"/>
          </w:tcPr>
          <w:p w14:paraId="38396E6D" w14:textId="77777777" w:rsidR="003F1F2A" w:rsidRPr="003E74D8" w:rsidRDefault="003F1F2A" w:rsidP="003F1F2A">
            <w:pPr>
              <w:tabs>
                <w:tab w:val="decimal" w:pos="635"/>
              </w:tabs>
              <w:spacing w:line="200" w:lineRule="exact"/>
              <w:ind w:left="51" w:right="-169"/>
              <w:rPr>
                <w:rFonts w:ascii="CordiaUPC" w:hAnsi="CordiaUPC" w:cs="CordiaUPC"/>
                <w:szCs w:val="22"/>
                <w:lang w:bidi="th-TH"/>
              </w:rPr>
            </w:pPr>
            <w:r>
              <w:rPr>
                <w:rFonts w:ascii="CordiaUPC" w:hAnsi="CordiaUPC" w:cs="CordiaUPC"/>
                <w:szCs w:val="22"/>
                <w:lang w:bidi="th-TH"/>
              </w:rPr>
              <w:t>-</w:t>
            </w:r>
          </w:p>
        </w:tc>
        <w:tc>
          <w:tcPr>
            <w:tcW w:w="991" w:type="dxa"/>
            <w:vAlign w:val="bottom"/>
          </w:tcPr>
          <w:p w14:paraId="0E4E1F72"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59</w:t>
            </w:r>
          </w:p>
        </w:tc>
      </w:tr>
      <w:tr w:rsidR="003F1F2A" w:rsidRPr="003E74D8" w14:paraId="5170AEDE" w14:textId="77777777" w:rsidTr="001B5AF4">
        <w:tc>
          <w:tcPr>
            <w:tcW w:w="1439" w:type="dxa"/>
          </w:tcPr>
          <w:p w14:paraId="6B628A8E" w14:textId="77777777" w:rsidR="003F1F2A" w:rsidRPr="003E74D8" w:rsidRDefault="003F1F2A" w:rsidP="003F1F2A">
            <w:pPr>
              <w:tabs>
                <w:tab w:val="left" w:pos="252"/>
              </w:tabs>
              <w:spacing w:line="200" w:lineRule="exact"/>
              <w:ind w:right="-18"/>
              <w:rPr>
                <w:rFonts w:ascii="CordiaUPC" w:hAnsi="CordiaUPC" w:cs="CordiaUPC"/>
                <w:szCs w:val="22"/>
                <w:lang w:val="en-US"/>
              </w:rPr>
            </w:pPr>
            <w:r w:rsidRPr="003E74D8">
              <w:rPr>
                <w:rFonts w:ascii="CordiaUPC" w:hAnsi="CordiaUPC" w:cs="CordiaUPC" w:hint="cs"/>
                <w:szCs w:val="22"/>
                <w:lang w:val="en-US"/>
              </w:rPr>
              <w:t>Building</w:t>
            </w:r>
          </w:p>
        </w:tc>
        <w:tc>
          <w:tcPr>
            <w:tcW w:w="791" w:type="dxa"/>
          </w:tcPr>
          <w:p w14:paraId="3E6A6691" w14:textId="77777777" w:rsidR="003F1F2A" w:rsidRPr="003E74D8" w:rsidRDefault="003F1F2A" w:rsidP="003F1F2A">
            <w:pPr>
              <w:tabs>
                <w:tab w:val="decimal" w:pos="570"/>
              </w:tabs>
              <w:spacing w:line="200" w:lineRule="exact"/>
              <w:ind w:right="-169"/>
              <w:rPr>
                <w:rFonts w:ascii="CordiaUPC" w:hAnsi="CordiaUPC" w:cs="CordiaUPC"/>
                <w:szCs w:val="22"/>
              </w:rPr>
            </w:pPr>
          </w:p>
        </w:tc>
        <w:tc>
          <w:tcPr>
            <w:tcW w:w="851" w:type="dxa"/>
          </w:tcPr>
          <w:p w14:paraId="12EDA19E" w14:textId="77777777" w:rsidR="003F1F2A" w:rsidRPr="003E74D8" w:rsidRDefault="003F1F2A" w:rsidP="003F1F2A">
            <w:pPr>
              <w:tabs>
                <w:tab w:val="decimal" w:pos="630"/>
              </w:tabs>
              <w:spacing w:line="200" w:lineRule="exact"/>
              <w:ind w:right="-169"/>
              <w:rPr>
                <w:rFonts w:ascii="CordiaUPC" w:hAnsi="CordiaUPC" w:cs="CordiaUPC"/>
                <w:szCs w:val="22"/>
              </w:rPr>
            </w:pPr>
          </w:p>
        </w:tc>
        <w:tc>
          <w:tcPr>
            <w:tcW w:w="992" w:type="dxa"/>
          </w:tcPr>
          <w:p w14:paraId="415DF52D" w14:textId="77777777" w:rsidR="003F1F2A" w:rsidRPr="003E74D8" w:rsidRDefault="003F1F2A" w:rsidP="003F1F2A">
            <w:pPr>
              <w:tabs>
                <w:tab w:val="decimal" w:pos="754"/>
              </w:tabs>
              <w:spacing w:line="200" w:lineRule="exact"/>
              <w:ind w:right="-169"/>
              <w:rPr>
                <w:rFonts w:ascii="CordiaUPC" w:hAnsi="CordiaUPC" w:cs="CordiaUPC"/>
                <w:szCs w:val="22"/>
              </w:rPr>
            </w:pPr>
          </w:p>
        </w:tc>
        <w:tc>
          <w:tcPr>
            <w:tcW w:w="851" w:type="dxa"/>
          </w:tcPr>
          <w:p w14:paraId="4C93A3D3" w14:textId="77777777" w:rsidR="003F1F2A" w:rsidRPr="003E74D8" w:rsidRDefault="003F1F2A" w:rsidP="003F1F2A">
            <w:pPr>
              <w:tabs>
                <w:tab w:val="decimal" w:pos="594"/>
              </w:tabs>
              <w:spacing w:line="200" w:lineRule="exact"/>
              <w:ind w:right="-169"/>
              <w:rPr>
                <w:rFonts w:ascii="CordiaUPC" w:hAnsi="CordiaUPC" w:cs="CordiaUPC"/>
                <w:szCs w:val="22"/>
              </w:rPr>
            </w:pPr>
          </w:p>
        </w:tc>
        <w:tc>
          <w:tcPr>
            <w:tcW w:w="993" w:type="dxa"/>
          </w:tcPr>
          <w:p w14:paraId="5700C5BE" w14:textId="77777777" w:rsidR="003F1F2A" w:rsidRPr="003E74D8" w:rsidRDefault="003F1F2A" w:rsidP="003F1F2A">
            <w:pPr>
              <w:tabs>
                <w:tab w:val="decimal" w:pos="696"/>
              </w:tabs>
              <w:spacing w:line="200" w:lineRule="exact"/>
              <w:ind w:right="-169"/>
              <w:rPr>
                <w:rFonts w:ascii="CordiaUPC" w:hAnsi="CordiaUPC" w:cs="CordiaUPC"/>
                <w:szCs w:val="22"/>
              </w:rPr>
            </w:pPr>
          </w:p>
        </w:tc>
        <w:tc>
          <w:tcPr>
            <w:tcW w:w="815" w:type="dxa"/>
          </w:tcPr>
          <w:p w14:paraId="53AF0009" w14:textId="77777777" w:rsidR="003F1F2A" w:rsidRPr="003E74D8" w:rsidRDefault="003F1F2A" w:rsidP="003F1F2A">
            <w:pPr>
              <w:tabs>
                <w:tab w:val="decimal" w:pos="600"/>
              </w:tabs>
              <w:spacing w:line="200" w:lineRule="exact"/>
              <w:ind w:right="-169"/>
              <w:rPr>
                <w:rFonts w:ascii="CordiaUPC" w:hAnsi="CordiaUPC" w:cs="CordiaUPC"/>
                <w:szCs w:val="22"/>
              </w:rPr>
            </w:pPr>
          </w:p>
        </w:tc>
        <w:tc>
          <w:tcPr>
            <w:tcW w:w="810" w:type="dxa"/>
          </w:tcPr>
          <w:p w14:paraId="7BA13654" w14:textId="77777777" w:rsidR="003F1F2A" w:rsidRPr="003E74D8" w:rsidRDefault="003F1F2A" w:rsidP="003F1F2A">
            <w:pPr>
              <w:tabs>
                <w:tab w:val="decimal" w:pos="543"/>
              </w:tabs>
              <w:spacing w:line="200" w:lineRule="exact"/>
              <w:ind w:right="-173"/>
              <w:rPr>
                <w:rFonts w:ascii="CordiaUPC" w:hAnsi="CordiaUPC" w:cs="CordiaUPC"/>
                <w:szCs w:val="22"/>
              </w:rPr>
            </w:pPr>
          </w:p>
        </w:tc>
        <w:tc>
          <w:tcPr>
            <w:tcW w:w="993" w:type="dxa"/>
          </w:tcPr>
          <w:p w14:paraId="72AE2548" w14:textId="77777777" w:rsidR="003F1F2A" w:rsidRPr="003E74D8" w:rsidRDefault="003F1F2A" w:rsidP="003F1F2A">
            <w:pPr>
              <w:tabs>
                <w:tab w:val="decimal" w:pos="748"/>
              </w:tabs>
              <w:spacing w:line="200" w:lineRule="exact"/>
              <w:ind w:right="-169"/>
              <w:rPr>
                <w:rFonts w:ascii="CordiaUPC" w:hAnsi="CordiaUPC" w:cs="CordiaUPC"/>
                <w:szCs w:val="22"/>
              </w:rPr>
            </w:pPr>
          </w:p>
        </w:tc>
        <w:tc>
          <w:tcPr>
            <w:tcW w:w="1134" w:type="dxa"/>
          </w:tcPr>
          <w:p w14:paraId="1DD9233C" w14:textId="77777777" w:rsidR="003F1F2A" w:rsidRPr="003E74D8" w:rsidRDefault="003F1F2A" w:rsidP="003F1F2A">
            <w:pPr>
              <w:tabs>
                <w:tab w:val="decimal" w:pos="810"/>
              </w:tabs>
              <w:spacing w:line="200" w:lineRule="exact"/>
              <w:ind w:right="-18"/>
              <w:rPr>
                <w:rFonts w:ascii="CordiaUPC" w:hAnsi="CordiaUPC" w:cs="CordiaUPC"/>
                <w:szCs w:val="22"/>
              </w:rPr>
            </w:pPr>
          </w:p>
        </w:tc>
        <w:tc>
          <w:tcPr>
            <w:tcW w:w="993" w:type="dxa"/>
          </w:tcPr>
          <w:p w14:paraId="2E2973D0" w14:textId="77777777" w:rsidR="003F1F2A" w:rsidRPr="003E74D8" w:rsidRDefault="003F1F2A" w:rsidP="003F1F2A">
            <w:pPr>
              <w:tabs>
                <w:tab w:val="decimal" w:pos="716"/>
              </w:tabs>
              <w:spacing w:line="200" w:lineRule="exact"/>
              <w:ind w:left="-65" w:right="-169"/>
              <w:rPr>
                <w:rFonts w:ascii="CordiaUPC" w:hAnsi="CordiaUPC" w:cs="CordiaUPC"/>
                <w:szCs w:val="22"/>
              </w:rPr>
            </w:pPr>
          </w:p>
        </w:tc>
        <w:tc>
          <w:tcPr>
            <w:tcW w:w="850" w:type="dxa"/>
          </w:tcPr>
          <w:p w14:paraId="074CC330" w14:textId="77777777" w:rsidR="003F1F2A" w:rsidRPr="003E74D8" w:rsidRDefault="003F1F2A" w:rsidP="003F1F2A">
            <w:pPr>
              <w:tabs>
                <w:tab w:val="decimal" w:pos="630"/>
              </w:tabs>
              <w:spacing w:line="200" w:lineRule="exact"/>
              <w:ind w:right="-169"/>
              <w:rPr>
                <w:rFonts w:ascii="CordiaUPC" w:hAnsi="CordiaUPC" w:cs="CordiaUPC"/>
                <w:szCs w:val="22"/>
              </w:rPr>
            </w:pPr>
          </w:p>
        </w:tc>
        <w:tc>
          <w:tcPr>
            <w:tcW w:w="992" w:type="dxa"/>
          </w:tcPr>
          <w:p w14:paraId="26E8CD00" w14:textId="77777777" w:rsidR="003F1F2A" w:rsidRPr="003E74D8" w:rsidRDefault="003F1F2A" w:rsidP="003F1F2A">
            <w:pPr>
              <w:tabs>
                <w:tab w:val="decimal" w:pos="748"/>
              </w:tabs>
              <w:spacing w:line="200" w:lineRule="exact"/>
              <w:ind w:right="-169"/>
              <w:rPr>
                <w:rFonts w:ascii="CordiaUPC" w:hAnsi="CordiaUPC" w:cs="CordiaUPC"/>
                <w:szCs w:val="22"/>
              </w:rPr>
            </w:pPr>
          </w:p>
        </w:tc>
        <w:tc>
          <w:tcPr>
            <w:tcW w:w="993" w:type="dxa"/>
          </w:tcPr>
          <w:p w14:paraId="4C0D3431" w14:textId="77777777" w:rsidR="003F1F2A" w:rsidRPr="003E74D8" w:rsidRDefault="003F1F2A" w:rsidP="003F1F2A">
            <w:pPr>
              <w:tabs>
                <w:tab w:val="decimal" w:pos="635"/>
              </w:tabs>
              <w:spacing w:line="200" w:lineRule="exact"/>
              <w:ind w:right="-169"/>
              <w:rPr>
                <w:rFonts w:ascii="CordiaUPC" w:hAnsi="CordiaUPC" w:cs="CordiaUPC"/>
                <w:szCs w:val="22"/>
              </w:rPr>
            </w:pPr>
          </w:p>
        </w:tc>
        <w:tc>
          <w:tcPr>
            <w:tcW w:w="850" w:type="dxa"/>
          </w:tcPr>
          <w:p w14:paraId="319828AC" w14:textId="77777777" w:rsidR="003F1F2A" w:rsidRPr="003E74D8" w:rsidRDefault="003F1F2A" w:rsidP="003F1F2A">
            <w:pPr>
              <w:tabs>
                <w:tab w:val="decimal" w:pos="635"/>
              </w:tabs>
              <w:spacing w:line="200" w:lineRule="exact"/>
              <w:ind w:left="51" w:right="-169"/>
              <w:rPr>
                <w:rFonts w:ascii="CordiaUPC" w:hAnsi="CordiaUPC" w:cs="CordiaUPC"/>
                <w:szCs w:val="22"/>
              </w:rPr>
            </w:pPr>
          </w:p>
        </w:tc>
        <w:tc>
          <w:tcPr>
            <w:tcW w:w="991" w:type="dxa"/>
            <w:vAlign w:val="bottom"/>
          </w:tcPr>
          <w:p w14:paraId="355D2567" w14:textId="77777777" w:rsidR="003F1F2A" w:rsidRPr="003E74D8" w:rsidRDefault="003F1F2A" w:rsidP="003F1F2A">
            <w:pPr>
              <w:tabs>
                <w:tab w:val="decimal" w:pos="748"/>
              </w:tabs>
              <w:spacing w:line="200" w:lineRule="exact"/>
              <w:ind w:left="51" w:right="-169"/>
              <w:rPr>
                <w:rFonts w:ascii="CordiaUPC" w:hAnsi="CordiaUPC" w:cs="CordiaUPC"/>
                <w:szCs w:val="22"/>
              </w:rPr>
            </w:pPr>
          </w:p>
        </w:tc>
      </w:tr>
      <w:tr w:rsidR="003F1F2A" w:rsidRPr="003E74D8" w14:paraId="5BC65307" w14:textId="77777777" w:rsidTr="001B5AF4">
        <w:tc>
          <w:tcPr>
            <w:tcW w:w="1439" w:type="dxa"/>
            <w:vAlign w:val="bottom"/>
          </w:tcPr>
          <w:p w14:paraId="6AF15B4E" w14:textId="77777777" w:rsidR="003F1F2A" w:rsidRPr="003E74D8" w:rsidRDefault="003F1F2A" w:rsidP="003F1F2A">
            <w:pPr>
              <w:tabs>
                <w:tab w:val="left" w:pos="252"/>
              </w:tabs>
              <w:spacing w:line="200" w:lineRule="exact"/>
              <w:ind w:right="-18"/>
              <w:rPr>
                <w:rFonts w:ascii="CordiaUPC" w:hAnsi="CordiaUPC" w:cs="CordiaUPC"/>
                <w:szCs w:val="22"/>
                <w:lang w:val="en-US"/>
              </w:rPr>
            </w:pPr>
            <w:r w:rsidRPr="003E74D8">
              <w:rPr>
                <w:rFonts w:ascii="CordiaUPC" w:hAnsi="CordiaUPC" w:cs="CordiaUPC" w:hint="cs"/>
                <w:szCs w:val="22"/>
                <w:lang w:val="en-US"/>
              </w:rPr>
              <w:t>-  Cost</w:t>
            </w:r>
          </w:p>
        </w:tc>
        <w:tc>
          <w:tcPr>
            <w:tcW w:w="791" w:type="dxa"/>
            <w:vAlign w:val="bottom"/>
          </w:tcPr>
          <w:p w14:paraId="4848A550" w14:textId="77777777" w:rsidR="003F1F2A" w:rsidRPr="003E74D8" w:rsidRDefault="003F1F2A" w:rsidP="003F1F2A">
            <w:pPr>
              <w:tabs>
                <w:tab w:val="decimal" w:pos="570"/>
              </w:tabs>
              <w:spacing w:line="200" w:lineRule="exact"/>
              <w:ind w:right="-169"/>
              <w:rPr>
                <w:rFonts w:ascii="CordiaUPC" w:hAnsi="CordiaUPC" w:cs="CordiaUPC"/>
                <w:szCs w:val="22"/>
              </w:rPr>
            </w:pPr>
            <w:r w:rsidRPr="003E74D8">
              <w:rPr>
                <w:rFonts w:ascii="CordiaUPC" w:hAnsi="CordiaUPC" w:cs="CordiaUPC" w:hint="cs"/>
                <w:szCs w:val="22"/>
              </w:rPr>
              <w:t>3,119</w:t>
            </w:r>
          </w:p>
        </w:tc>
        <w:tc>
          <w:tcPr>
            <w:tcW w:w="851" w:type="dxa"/>
            <w:vAlign w:val="bottom"/>
          </w:tcPr>
          <w:p w14:paraId="25FAD025"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6,517</w:t>
            </w:r>
          </w:p>
        </w:tc>
        <w:tc>
          <w:tcPr>
            <w:tcW w:w="992" w:type="dxa"/>
            <w:vAlign w:val="bottom"/>
          </w:tcPr>
          <w:p w14:paraId="220FEC5E" w14:textId="77777777" w:rsidR="003F1F2A" w:rsidRPr="003E74D8" w:rsidRDefault="003F1F2A" w:rsidP="003F1F2A">
            <w:pPr>
              <w:tabs>
                <w:tab w:val="decimal" w:pos="754"/>
              </w:tabs>
              <w:spacing w:line="200" w:lineRule="exact"/>
              <w:ind w:right="-169"/>
              <w:rPr>
                <w:rFonts w:ascii="CordiaUPC" w:hAnsi="CordiaUPC" w:cs="CordiaUPC"/>
                <w:szCs w:val="22"/>
                <w:lang w:bidi="th-TH"/>
              </w:rPr>
            </w:pPr>
            <w:r>
              <w:rPr>
                <w:rFonts w:ascii="CordiaUPC" w:hAnsi="CordiaUPC" w:cs="CordiaUPC"/>
                <w:szCs w:val="22"/>
                <w:lang w:bidi="th-TH"/>
              </w:rPr>
              <w:t>-</w:t>
            </w:r>
          </w:p>
        </w:tc>
        <w:tc>
          <w:tcPr>
            <w:tcW w:w="851" w:type="dxa"/>
            <w:vAlign w:val="bottom"/>
          </w:tcPr>
          <w:p w14:paraId="57EB8C37" w14:textId="77777777" w:rsidR="003F1F2A" w:rsidRPr="003E74D8" w:rsidRDefault="003F1F2A" w:rsidP="003F1F2A">
            <w:pPr>
              <w:tabs>
                <w:tab w:val="decimal" w:pos="594"/>
              </w:tabs>
              <w:spacing w:line="200" w:lineRule="exact"/>
              <w:ind w:right="-169"/>
              <w:rPr>
                <w:rFonts w:ascii="CordiaUPC" w:hAnsi="CordiaUPC" w:cs="CordiaUPC"/>
                <w:szCs w:val="22"/>
                <w:lang w:bidi="th-TH"/>
              </w:rPr>
            </w:pPr>
            <w:r>
              <w:rPr>
                <w:rFonts w:ascii="CordiaUPC" w:hAnsi="CordiaUPC" w:cs="CordiaUPC"/>
                <w:szCs w:val="22"/>
                <w:lang w:bidi="th-TH"/>
              </w:rPr>
              <w:t>463</w:t>
            </w:r>
          </w:p>
        </w:tc>
        <w:tc>
          <w:tcPr>
            <w:tcW w:w="993" w:type="dxa"/>
            <w:vAlign w:val="bottom"/>
          </w:tcPr>
          <w:p w14:paraId="026F116C"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(415)</w:t>
            </w:r>
          </w:p>
        </w:tc>
        <w:tc>
          <w:tcPr>
            <w:tcW w:w="815" w:type="dxa"/>
            <w:vAlign w:val="bottom"/>
          </w:tcPr>
          <w:p w14:paraId="79FBFDE0" w14:textId="77777777" w:rsidR="003F1F2A" w:rsidRPr="003E74D8" w:rsidRDefault="003F1F2A" w:rsidP="003F1F2A">
            <w:pPr>
              <w:tabs>
                <w:tab w:val="decimal" w:pos="600"/>
              </w:tabs>
              <w:spacing w:line="200" w:lineRule="exact"/>
              <w:ind w:right="-169"/>
              <w:rPr>
                <w:rFonts w:ascii="CordiaUPC" w:hAnsi="CordiaUPC" w:cs="CordiaUPC"/>
                <w:szCs w:val="22"/>
              </w:rPr>
            </w:pPr>
            <w:r>
              <w:rPr>
                <w:rFonts w:ascii="CordiaUPC" w:hAnsi="CordiaUPC" w:cs="CordiaUPC"/>
                <w:szCs w:val="22"/>
              </w:rPr>
              <w:t>6,565</w:t>
            </w:r>
          </w:p>
        </w:tc>
        <w:tc>
          <w:tcPr>
            <w:tcW w:w="810" w:type="dxa"/>
            <w:vAlign w:val="bottom"/>
          </w:tcPr>
          <w:p w14:paraId="53476992"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(3,396)</w:t>
            </w:r>
          </w:p>
        </w:tc>
        <w:tc>
          <w:tcPr>
            <w:tcW w:w="993" w:type="dxa"/>
            <w:vAlign w:val="bottom"/>
          </w:tcPr>
          <w:p w14:paraId="75A9E5DF"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(300)</w:t>
            </w:r>
          </w:p>
        </w:tc>
        <w:tc>
          <w:tcPr>
            <w:tcW w:w="1134" w:type="dxa"/>
            <w:vAlign w:val="bottom"/>
          </w:tcPr>
          <w:p w14:paraId="11E48211" w14:textId="77777777" w:rsidR="003F1F2A" w:rsidRPr="003E74D8" w:rsidRDefault="003F1F2A" w:rsidP="003F1F2A">
            <w:pPr>
              <w:tabs>
                <w:tab w:val="decimal" w:pos="810"/>
              </w:tabs>
              <w:spacing w:line="200" w:lineRule="exact"/>
              <w:ind w:right="-18"/>
              <w:rPr>
                <w:rFonts w:ascii="CordiaUPC" w:hAnsi="CordiaUPC" w:cs="CordiaUPC"/>
                <w:szCs w:val="22"/>
              </w:rPr>
            </w:pPr>
            <w:r>
              <w:rPr>
                <w:rFonts w:ascii="CordiaUPC" w:hAnsi="CordiaUPC" w:cs="CordiaUPC"/>
                <w:szCs w:val="22"/>
              </w:rPr>
              <w:t>262</w:t>
            </w:r>
          </w:p>
        </w:tc>
        <w:tc>
          <w:tcPr>
            <w:tcW w:w="993" w:type="dxa"/>
            <w:vAlign w:val="bottom"/>
          </w:tcPr>
          <w:p w14:paraId="065E88F1" w14:textId="77777777" w:rsidR="003F1F2A" w:rsidRPr="003E74D8" w:rsidRDefault="003F1F2A" w:rsidP="003F1F2A">
            <w:pPr>
              <w:tabs>
                <w:tab w:val="decimal" w:pos="716"/>
              </w:tabs>
              <w:spacing w:line="200" w:lineRule="exact"/>
              <w:ind w:left="-65" w:right="-169"/>
              <w:rPr>
                <w:rFonts w:ascii="CordiaUPC" w:hAnsi="CordiaUPC" w:cs="CordiaUPC"/>
                <w:szCs w:val="22"/>
              </w:rPr>
            </w:pPr>
            <w:r>
              <w:rPr>
                <w:rFonts w:ascii="CordiaUPC" w:hAnsi="CordiaUPC" w:cs="CordiaUPC"/>
                <w:szCs w:val="22"/>
              </w:rPr>
              <w:t>(3,434)</w:t>
            </w:r>
          </w:p>
        </w:tc>
        <w:tc>
          <w:tcPr>
            <w:tcW w:w="850" w:type="dxa"/>
            <w:vAlign w:val="bottom"/>
          </w:tcPr>
          <w:p w14:paraId="73B832F4"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(2)</w:t>
            </w:r>
          </w:p>
        </w:tc>
        <w:tc>
          <w:tcPr>
            <w:tcW w:w="992" w:type="dxa"/>
            <w:vAlign w:val="bottom"/>
          </w:tcPr>
          <w:p w14:paraId="7C87BDB0"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(4)</w:t>
            </w:r>
          </w:p>
        </w:tc>
        <w:tc>
          <w:tcPr>
            <w:tcW w:w="993" w:type="dxa"/>
            <w:vAlign w:val="bottom"/>
          </w:tcPr>
          <w:p w14:paraId="7E84FD4C" w14:textId="77777777" w:rsidR="003F1F2A" w:rsidRPr="003E74D8" w:rsidRDefault="003F1F2A" w:rsidP="003F1F2A">
            <w:pPr>
              <w:tabs>
                <w:tab w:val="decimal" w:pos="635"/>
              </w:tabs>
              <w:spacing w:line="200" w:lineRule="exact"/>
              <w:ind w:right="-169"/>
              <w:rPr>
                <w:rFonts w:ascii="CordiaUPC" w:hAnsi="CordiaUPC" w:cs="CordiaUPC"/>
                <w:szCs w:val="22"/>
              </w:rPr>
            </w:pPr>
            <w:r>
              <w:rPr>
                <w:rFonts w:ascii="CordiaUPC" w:hAnsi="CordiaUPC" w:cs="CordiaUPC"/>
                <w:szCs w:val="22"/>
              </w:rPr>
              <w:t>5</w:t>
            </w:r>
          </w:p>
        </w:tc>
        <w:tc>
          <w:tcPr>
            <w:tcW w:w="850" w:type="dxa"/>
            <w:vAlign w:val="bottom"/>
          </w:tcPr>
          <w:p w14:paraId="4EF65042" w14:textId="77777777" w:rsidR="003F1F2A" w:rsidRPr="003E74D8" w:rsidRDefault="003F1F2A" w:rsidP="003F1F2A">
            <w:pPr>
              <w:tabs>
                <w:tab w:val="decimal" w:pos="635"/>
              </w:tabs>
              <w:spacing w:line="200" w:lineRule="exact"/>
              <w:ind w:left="51" w:right="-169"/>
              <w:rPr>
                <w:rFonts w:ascii="CordiaUPC" w:hAnsi="CordiaUPC" w:cs="CordiaUPC"/>
                <w:szCs w:val="22"/>
              </w:rPr>
            </w:pPr>
            <w:r>
              <w:rPr>
                <w:rFonts w:ascii="CordiaUPC" w:hAnsi="CordiaUPC" w:cs="CordiaUPC"/>
                <w:szCs w:val="22"/>
              </w:rPr>
              <w:t>(1)</w:t>
            </w:r>
          </w:p>
        </w:tc>
        <w:tc>
          <w:tcPr>
            <w:tcW w:w="991" w:type="dxa"/>
            <w:vAlign w:val="bottom"/>
          </w:tcPr>
          <w:p w14:paraId="5A71D35C"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3,130</w:t>
            </w:r>
          </w:p>
        </w:tc>
      </w:tr>
      <w:tr w:rsidR="003F1F2A" w:rsidRPr="003E74D8" w14:paraId="586866C1" w14:textId="77777777" w:rsidTr="001B5AF4">
        <w:tc>
          <w:tcPr>
            <w:tcW w:w="1439" w:type="dxa"/>
          </w:tcPr>
          <w:p w14:paraId="626C0EE1" w14:textId="77777777" w:rsidR="003F1F2A" w:rsidRPr="003E74D8" w:rsidRDefault="003F1F2A" w:rsidP="003F1F2A">
            <w:pPr>
              <w:tabs>
                <w:tab w:val="left" w:pos="252"/>
              </w:tabs>
              <w:autoSpaceDE w:val="0"/>
              <w:autoSpaceDN w:val="0"/>
              <w:adjustRightInd w:val="0"/>
              <w:spacing w:line="200" w:lineRule="exact"/>
              <w:rPr>
                <w:rFonts w:ascii="CordiaUPC" w:hAnsi="CordiaUPC" w:cs="CordiaUPC"/>
                <w:szCs w:val="22"/>
                <w:lang w:val="en-US"/>
              </w:rPr>
            </w:pPr>
            <w:r w:rsidRPr="003E74D8">
              <w:rPr>
                <w:rFonts w:ascii="CordiaUPC" w:hAnsi="CordiaUPC" w:cs="CordiaUPC" w:hint="cs"/>
                <w:szCs w:val="22"/>
                <w:lang w:val="en-US"/>
              </w:rPr>
              <w:t>-  Incremental</w:t>
            </w:r>
          </w:p>
          <w:p w14:paraId="6683B7AF" w14:textId="77777777" w:rsidR="003F1F2A" w:rsidRPr="003E74D8" w:rsidRDefault="003F1F2A" w:rsidP="003F1F2A">
            <w:pPr>
              <w:tabs>
                <w:tab w:val="left" w:pos="252"/>
              </w:tabs>
              <w:spacing w:line="200" w:lineRule="exact"/>
              <w:ind w:left="162" w:right="-18"/>
              <w:rPr>
                <w:rFonts w:ascii="CordiaUPC" w:hAnsi="CordiaUPC" w:cs="CordiaUPC"/>
                <w:szCs w:val="22"/>
                <w:cs/>
                <w:lang w:val="en-US" w:bidi="th-TH"/>
              </w:rPr>
            </w:pPr>
            <w:r w:rsidRPr="003E74D8">
              <w:rPr>
                <w:rFonts w:ascii="CordiaUPC" w:hAnsi="CordiaUPC" w:cs="CordiaUPC" w:hint="cs"/>
                <w:szCs w:val="22"/>
                <w:lang w:val="en-US"/>
              </w:rPr>
              <w:t xml:space="preserve">   revaluation</w:t>
            </w:r>
            <w:r w:rsidRPr="00230A40">
              <w:rPr>
                <w:rFonts w:ascii="CordiaUPC" w:hAnsi="CordiaUPC" w:cs="CordiaUPC" w:hint="cs"/>
                <w:sz w:val="26"/>
                <w:szCs w:val="26"/>
                <w:lang w:val="en-US"/>
              </w:rPr>
              <w:t>*</w:t>
            </w:r>
          </w:p>
        </w:tc>
        <w:tc>
          <w:tcPr>
            <w:tcW w:w="791" w:type="dxa"/>
          </w:tcPr>
          <w:p w14:paraId="662AAEA1" w14:textId="77777777" w:rsidR="003F1F2A" w:rsidRPr="003E74D8" w:rsidRDefault="003F1F2A" w:rsidP="003F1F2A">
            <w:pPr>
              <w:tabs>
                <w:tab w:val="decimal" w:pos="570"/>
              </w:tabs>
              <w:spacing w:line="200" w:lineRule="exact"/>
              <w:ind w:right="-169"/>
              <w:rPr>
                <w:rFonts w:ascii="CordiaUPC" w:hAnsi="CordiaUPC" w:cs="CordiaUPC"/>
                <w:szCs w:val="22"/>
              </w:rPr>
            </w:pPr>
          </w:p>
          <w:p w14:paraId="0E7A5293" w14:textId="77777777" w:rsidR="003F1F2A" w:rsidRPr="003E74D8" w:rsidRDefault="003F1F2A" w:rsidP="003F1F2A">
            <w:pPr>
              <w:tabs>
                <w:tab w:val="decimal" w:pos="570"/>
              </w:tabs>
              <w:spacing w:line="200" w:lineRule="exact"/>
              <w:ind w:right="-169"/>
              <w:rPr>
                <w:rFonts w:ascii="CordiaUPC" w:hAnsi="CordiaUPC" w:cs="CordiaUPC"/>
                <w:szCs w:val="22"/>
              </w:rPr>
            </w:pPr>
            <w:r w:rsidRPr="003E74D8">
              <w:rPr>
                <w:rFonts w:ascii="CordiaUPC" w:hAnsi="CordiaUPC" w:cs="CordiaUPC" w:hint="cs"/>
                <w:szCs w:val="22"/>
              </w:rPr>
              <w:t>3,523</w:t>
            </w:r>
          </w:p>
        </w:tc>
        <w:tc>
          <w:tcPr>
            <w:tcW w:w="851" w:type="dxa"/>
          </w:tcPr>
          <w:p w14:paraId="05BE7D17" w14:textId="77777777" w:rsidR="003F1F2A" w:rsidRDefault="003F1F2A" w:rsidP="003F1F2A">
            <w:pPr>
              <w:tabs>
                <w:tab w:val="decimal" w:pos="630"/>
              </w:tabs>
              <w:spacing w:line="200" w:lineRule="exact"/>
              <w:ind w:right="-169"/>
              <w:rPr>
                <w:rFonts w:ascii="CordiaUPC" w:hAnsi="CordiaUPC" w:cs="CordiaUPC"/>
                <w:szCs w:val="22"/>
              </w:rPr>
            </w:pPr>
          </w:p>
          <w:p w14:paraId="77D18ADB"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7,047</w:t>
            </w:r>
          </w:p>
        </w:tc>
        <w:tc>
          <w:tcPr>
            <w:tcW w:w="992" w:type="dxa"/>
            <w:vAlign w:val="bottom"/>
          </w:tcPr>
          <w:p w14:paraId="3CC8F9E8" w14:textId="77777777" w:rsidR="003F1F2A" w:rsidRPr="003E74D8" w:rsidRDefault="003F1F2A" w:rsidP="003F1F2A">
            <w:pPr>
              <w:tabs>
                <w:tab w:val="decimal" w:pos="754"/>
              </w:tabs>
              <w:spacing w:line="200" w:lineRule="exact"/>
              <w:ind w:right="-169"/>
              <w:rPr>
                <w:rFonts w:ascii="CordiaUPC" w:hAnsi="CordiaUPC" w:cs="CordiaUPC"/>
                <w:szCs w:val="22"/>
              </w:rPr>
            </w:pPr>
            <w:r>
              <w:rPr>
                <w:rFonts w:ascii="CordiaUPC" w:hAnsi="CordiaUPC" w:cs="CordiaUPC"/>
                <w:szCs w:val="22"/>
              </w:rPr>
              <w:t>-</w:t>
            </w:r>
          </w:p>
        </w:tc>
        <w:tc>
          <w:tcPr>
            <w:tcW w:w="851" w:type="dxa"/>
            <w:vAlign w:val="bottom"/>
          </w:tcPr>
          <w:p w14:paraId="052806FC" w14:textId="77777777" w:rsidR="003F1F2A" w:rsidRPr="003E74D8" w:rsidRDefault="003F1F2A" w:rsidP="003F1F2A">
            <w:pPr>
              <w:tabs>
                <w:tab w:val="decimal" w:pos="594"/>
              </w:tabs>
              <w:spacing w:line="200" w:lineRule="exact"/>
              <w:ind w:right="-169"/>
              <w:rPr>
                <w:rFonts w:ascii="CordiaUPC" w:hAnsi="CordiaUPC" w:cs="CordiaUPC"/>
                <w:szCs w:val="22"/>
              </w:rPr>
            </w:pPr>
            <w:r>
              <w:rPr>
                <w:rFonts w:ascii="CordiaUPC" w:hAnsi="CordiaUPC" w:cs="CordiaUPC"/>
                <w:szCs w:val="22"/>
              </w:rPr>
              <w:t>-</w:t>
            </w:r>
          </w:p>
        </w:tc>
        <w:tc>
          <w:tcPr>
            <w:tcW w:w="993" w:type="dxa"/>
            <w:vAlign w:val="bottom"/>
          </w:tcPr>
          <w:p w14:paraId="6BA0B2E2"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(816)</w:t>
            </w:r>
          </w:p>
        </w:tc>
        <w:tc>
          <w:tcPr>
            <w:tcW w:w="815" w:type="dxa"/>
            <w:vAlign w:val="bottom"/>
          </w:tcPr>
          <w:p w14:paraId="0EFB70EE" w14:textId="77777777" w:rsidR="003F1F2A" w:rsidRPr="003E74D8" w:rsidRDefault="003F1F2A" w:rsidP="003F1F2A">
            <w:pPr>
              <w:tabs>
                <w:tab w:val="decimal" w:pos="600"/>
              </w:tabs>
              <w:spacing w:line="200" w:lineRule="exact"/>
              <w:ind w:right="-169"/>
              <w:rPr>
                <w:rFonts w:ascii="CordiaUPC" w:hAnsi="CordiaUPC" w:cs="CordiaUPC"/>
                <w:szCs w:val="22"/>
              </w:rPr>
            </w:pPr>
            <w:r>
              <w:rPr>
                <w:rFonts w:ascii="CordiaUPC" w:hAnsi="CordiaUPC" w:cs="CordiaUPC"/>
                <w:szCs w:val="22"/>
              </w:rPr>
              <w:t>6,231</w:t>
            </w:r>
          </w:p>
        </w:tc>
        <w:tc>
          <w:tcPr>
            <w:tcW w:w="810" w:type="dxa"/>
            <w:vAlign w:val="bottom"/>
          </w:tcPr>
          <w:p w14:paraId="5F28126E"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(3,524)</w:t>
            </w:r>
          </w:p>
        </w:tc>
        <w:tc>
          <w:tcPr>
            <w:tcW w:w="993" w:type="dxa"/>
            <w:vAlign w:val="bottom"/>
          </w:tcPr>
          <w:p w14:paraId="1F57FA1A"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(272)</w:t>
            </w:r>
          </w:p>
        </w:tc>
        <w:tc>
          <w:tcPr>
            <w:tcW w:w="1134" w:type="dxa"/>
            <w:vAlign w:val="bottom"/>
          </w:tcPr>
          <w:p w14:paraId="0D227FC1" w14:textId="77777777" w:rsidR="003F1F2A" w:rsidRPr="003E74D8" w:rsidRDefault="003F1F2A" w:rsidP="003F1F2A">
            <w:pPr>
              <w:tabs>
                <w:tab w:val="decimal" w:pos="810"/>
              </w:tabs>
              <w:spacing w:line="200" w:lineRule="exact"/>
              <w:ind w:right="-18"/>
              <w:rPr>
                <w:rFonts w:ascii="CordiaUPC" w:hAnsi="CordiaUPC" w:cs="CordiaUPC"/>
                <w:szCs w:val="22"/>
              </w:rPr>
            </w:pPr>
            <w:r>
              <w:rPr>
                <w:rFonts w:ascii="CordiaUPC" w:hAnsi="CordiaUPC" w:cs="CordiaUPC"/>
                <w:szCs w:val="22"/>
              </w:rPr>
              <w:t>530</w:t>
            </w:r>
          </w:p>
        </w:tc>
        <w:tc>
          <w:tcPr>
            <w:tcW w:w="993" w:type="dxa"/>
            <w:vAlign w:val="bottom"/>
          </w:tcPr>
          <w:p w14:paraId="7F8BCD73" w14:textId="77777777" w:rsidR="003F1F2A" w:rsidRPr="003E74D8" w:rsidRDefault="003F1F2A" w:rsidP="003F1F2A">
            <w:pPr>
              <w:tabs>
                <w:tab w:val="decimal" w:pos="716"/>
              </w:tabs>
              <w:spacing w:line="200" w:lineRule="exact"/>
              <w:ind w:left="-65" w:right="-169"/>
              <w:rPr>
                <w:rFonts w:ascii="CordiaUPC" w:hAnsi="CordiaUPC" w:cs="CordiaUPC"/>
                <w:szCs w:val="22"/>
              </w:rPr>
            </w:pPr>
            <w:r>
              <w:rPr>
                <w:rFonts w:ascii="CordiaUPC" w:hAnsi="CordiaUPC" w:cs="CordiaUPC"/>
                <w:szCs w:val="22"/>
              </w:rPr>
              <w:t>(3,266)</w:t>
            </w:r>
          </w:p>
        </w:tc>
        <w:tc>
          <w:tcPr>
            <w:tcW w:w="850" w:type="dxa"/>
            <w:vAlign w:val="bottom"/>
          </w:tcPr>
          <w:p w14:paraId="3155B9C7" w14:textId="77777777" w:rsidR="003F1F2A" w:rsidRPr="003E74D8" w:rsidRDefault="003F1F2A" w:rsidP="003F1F2A">
            <w:pPr>
              <w:tabs>
                <w:tab w:val="decimal" w:pos="630"/>
              </w:tabs>
              <w:spacing w:line="20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40C4CAA7" w14:textId="77777777" w:rsidR="003F1F2A" w:rsidRPr="003E74D8" w:rsidRDefault="003F1F2A" w:rsidP="003F1F2A">
            <w:pPr>
              <w:tabs>
                <w:tab w:val="decimal" w:pos="748"/>
              </w:tabs>
              <w:spacing w:line="20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589F4DD2" w14:textId="77777777" w:rsidR="003F1F2A" w:rsidRPr="003E74D8" w:rsidRDefault="003F1F2A" w:rsidP="003F1F2A">
            <w:pPr>
              <w:tabs>
                <w:tab w:val="decimal" w:pos="635"/>
              </w:tabs>
              <w:spacing w:line="200" w:lineRule="exact"/>
              <w:ind w:right="-169"/>
              <w:rPr>
                <w:rFonts w:ascii="CordiaUPC" w:hAnsi="CordiaUPC" w:cs="CordiaUPC"/>
                <w:szCs w:val="22"/>
              </w:rPr>
            </w:pPr>
            <w:r>
              <w:rPr>
                <w:rFonts w:ascii="CordiaUPC" w:hAnsi="CordiaUPC" w:cs="CordiaUPC"/>
                <w:szCs w:val="22"/>
              </w:rPr>
              <w:t>-</w:t>
            </w:r>
          </w:p>
        </w:tc>
        <w:tc>
          <w:tcPr>
            <w:tcW w:w="850" w:type="dxa"/>
            <w:vAlign w:val="bottom"/>
          </w:tcPr>
          <w:p w14:paraId="7279535E" w14:textId="77777777" w:rsidR="003F1F2A" w:rsidRPr="003E74D8" w:rsidRDefault="003F1F2A" w:rsidP="003F1F2A">
            <w:pPr>
              <w:tabs>
                <w:tab w:val="decimal" w:pos="635"/>
              </w:tabs>
              <w:spacing w:line="20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3380346F"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2,965</w:t>
            </w:r>
          </w:p>
        </w:tc>
      </w:tr>
      <w:tr w:rsidR="003F1F2A" w:rsidRPr="003E74D8" w14:paraId="62A49C8C" w14:textId="77777777" w:rsidTr="001B5AF4">
        <w:tc>
          <w:tcPr>
            <w:tcW w:w="1439" w:type="dxa"/>
          </w:tcPr>
          <w:p w14:paraId="383AF18D" w14:textId="77777777" w:rsidR="003F1F2A" w:rsidRDefault="003F1F2A" w:rsidP="003F1F2A">
            <w:pPr>
              <w:tabs>
                <w:tab w:val="left" w:pos="140"/>
              </w:tabs>
              <w:autoSpaceDE w:val="0"/>
              <w:autoSpaceDN w:val="0"/>
              <w:adjustRightInd w:val="0"/>
              <w:spacing w:line="200" w:lineRule="exact"/>
              <w:rPr>
                <w:rFonts w:ascii="CordiaUPC" w:hAnsi="CordiaUPC" w:cs="CordiaUPC"/>
                <w:szCs w:val="22"/>
                <w:lang w:val="en-US"/>
              </w:rPr>
            </w:pPr>
            <w:r w:rsidRPr="003E74D8">
              <w:rPr>
                <w:rFonts w:ascii="CordiaUPC" w:hAnsi="CordiaUPC" w:cs="CordiaUPC" w:hint="cs"/>
                <w:szCs w:val="22"/>
                <w:lang w:val="en-US"/>
              </w:rPr>
              <w:t xml:space="preserve">Right-of-use </w:t>
            </w:r>
            <w:r>
              <w:rPr>
                <w:rFonts w:ascii="CordiaUPC" w:hAnsi="CordiaUPC" w:cs="CordiaUPC"/>
                <w:szCs w:val="22"/>
                <w:lang w:val="en-US"/>
              </w:rPr>
              <w:tab/>
            </w:r>
            <w:r w:rsidRPr="003E74D8">
              <w:rPr>
                <w:rFonts w:ascii="CordiaUPC" w:hAnsi="CordiaUPC" w:cs="CordiaUPC" w:hint="cs"/>
                <w:szCs w:val="22"/>
                <w:lang w:val="en-US"/>
              </w:rPr>
              <w:t xml:space="preserve">assets </w:t>
            </w:r>
            <w:r>
              <w:rPr>
                <w:rFonts w:ascii="CordiaUPC" w:hAnsi="CordiaUPC" w:cs="CordiaUPC"/>
                <w:szCs w:val="22"/>
                <w:lang w:val="en-US"/>
              </w:rPr>
              <w:t xml:space="preserve">     </w:t>
            </w:r>
          </w:p>
          <w:p w14:paraId="4851763B" w14:textId="77777777" w:rsidR="003F1F2A" w:rsidRPr="003E74D8" w:rsidRDefault="003F1F2A" w:rsidP="003F1F2A">
            <w:pPr>
              <w:tabs>
                <w:tab w:val="left" w:pos="140"/>
              </w:tabs>
              <w:autoSpaceDE w:val="0"/>
              <w:autoSpaceDN w:val="0"/>
              <w:adjustRightInd w:val="0"/>
              <w:spacing w:line="200" w:lineRule="exact"/>
              <w:rPr>
                <w:rFonts w:ascii="CordiaUPC" w:hAnsi="CordiaUPC" w:cs="CordiaUPC"/>
                <w:color w:val="FF0000"/>
                <w:szCs w:val="22"/>
                <w:lang w:val="en-US"/>
              </w:rPr>
            </w:pPr>
            <w:r>
              <w:rPr>
                <w:rFonts w:ascii="CordiaUPC" w:hAnsi="CordiaUPC" w:cs="CordiaUPC"/>
                <w:szCs w:val="22"/>
                <w:lang w:val="en-US"/>
              </w:rPr>
              <w:t xml:space="preserve">    - p</w:t>
            </w:r>
            <w:r w:rsidRPr="003E74D8">
              <w:rPr>
                <w:rFonts w:ascii="CordiaUPC" w:hAnsi="CordiaUPC" w:cs="CordiaUPC" w:hint="cs"/>
                <w:szCs w:val="22"/>
                <w:lang w:val="en-US"/>
              </w:rPr>
              <w:t>remise</w:t>
            </w:r>
          </w:p>
        </w:tc>
        <w:tc>
          <w:tcPr>
            <w:tcW w:w="791" w:type="dxa"/>
          </w:tcPr>
          <w:p w14:paraId="78317E43" w14:textId="77777777" w:rsidR="003F1F2A" w:rsidRPr="003E74D8" w:rsidRDefault="003F1F2A" w:rsidP="003F1F2A">
            <w:pPr>
              <w:tabs>
                <w:tab w:val="decimal" w:pos="570"/>
              </w:tabs>
              <w:spacing w:line="200" w:lineRule="exact"/>
              <w:ind w:right="-169"/>
              <w:rPr>
                <w:rFonts w:ascii="CordiaUPC" w:hAnsi="CordiaUPC" w:cs="CordiaUPC"/>
                <w:szCs w:val="22"/>
              </w:rPr>
            </w:pPr>
          </w:p>
          <w:p w14:paraId="1DC5BF76" w14:textId="77777777" w:rsidR="003F1F2A" w:rsidRDefault="003F1F2A" w:rsidP="003F1F2A">
            <w:pPr>
              <w:tabs>
                <w:tab w:val="decimal" w:pos="570"/>
              </w:tabs>
              <w:spacing w:line="200" w:lineRule="exact"/>
              <w:ind w:right="-169"/>
              <w:rPr>
                <w:rFonts w:ascii="CordiaUPC" w:hAnsi="CordiaUPC" w:cs="CordiaUPC"/>
                <w:szCs w:val="22"/>
              </w:rPr>
            </w:pPr>
          </w:p>
          <w:p w14:paraId="464ED3BB" w14:textId="77777777" w:rsidR="003F1F2A" w:rsidRPr="003E74D8" w:rsidRDefault="003F1F2A" w:rsidP="003F1F2A">
            <w:pPr>
              <w:tabs>
                <w:tab w:val="decimal" w:pos="570"/>
              </w:tabs>
              <w:spacing w:line="200" w:lineRule="exact"/>
              <w:ind w:right="-169"/>
              <w:rPr>
                <w:rFonts w:ascii="CordiaUPC" w:hAnsi="CordiaUPC" w:cs="CordiaUPC"/>
                <w:szCs w:val="22"/>
              </w:rPr>
            </w:pPr>
            <w:r w:rsidRPr="003E74D8">
              <w:rPr>
                <w:rFonts w:ascii="CordiaUPC" w:hAnsi="CordiaUPC" w:cs="CordiaUPC" w:hint="cs"/>
                <w:szCs w:val="22"/>
              </w:rPr>
              <w:t>-</w:t>
            </w:r>
          </w:p>
        </w:tc>
        <w:tc>
          <w:tcPr>
            <w:tcW w:w="851" w:type="dxa"/>
          </w:tcPr>
          <w:p w14:paraId="591D79CF" w14:textId="77777777" w:rsidR="003F1F2A" w:rsidRDefault="003F1F2A" w:rsidP="003F1F2A">
            <w:pPr>
              <w:tabs>
                <w:tab w:val="decimal" w:pos="630"/>
              </w:tabs>
              <w:spacing w:line="200" w:lineRule="exact"/>
              <w:ind w:right="-169"/>
              <w:rPr>
                <w:rFonts w:ascii="CordiaUPC" w:hAnsi="CordiaUPC" w:cs="CordiaUPC"/>
                <w:szCs w:val="22"/>
              </w:rPr>
            </w:pPr>
          </w:p>
          <w:p w14:paraId="5AD6E1F9" w14:textId="77777777" w:rsidR="003F1F2A" w:rsidRDefault="003F1F2A" w:rsidP="003F1F2A">
            <w:pPr>
              <w:tabs>
                <w:tab w:val="decimal" w:pos="630"/>
              </w:tabs>
              <w:spacing w:line="200" w:lineRule="exact"/>
              <w:ind w:right="-169"/>
              <w:rPr>
                <w:rFonts w:ascii="CordiaUPC" w:hAnsi="CordiaUPC" w:cs="CordiaUPC"/>
                <w:szCs w:val="22"/>
              </w:rPr>
            </w:pPr>
          </w:p>
          <w:p w14:paraId="00A7FD41"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w:t>
            </w:r>
          </w:p>
        </w:tc>
        <w:tc>
          <w:tcPr>
            <w:tcW w:w="992" w:type="dxa"/>
            <w:vAlign w:val="bottom"/>
          </w:tcPr>
          <w:p w14:paraId="47AB5A63" w14:textId="77777777" w:rsidR="003F1F2A" w:rsidRPr="003E74D8" w:rsidRDefault="003F1F2A" w:rsidP="003F1F2A">
            <w:pPr>
              <w:tabs>
                <w:tab w:val="decimal" w:pos="754"/>
              </w:tabs>
              <w:spacing w:line="200" w:lineRule="exact"/>
              <w:ind w:right="-169"/>
              <w:rPr>
                <w:rFonts w:ascii="CordiaUPC" w:hAnsi="CordiaUPC" w:cs="CordiaUPC"/>
                <w:szCs w:val="22"/>
              </w:rPr>
            </w:pPr>
            <w:r>
              <w:rPr>
                <w:rFonts w:ascii="CordiaUPC" w:hAnsi="CordiaUPC" w:cs="CordiaUPC"/>
                <w:szCs w:val="22"/>
              </w:rPr>
              <w:t>1,326</w:t>
            </w:r>
          </w:p>
        </w:tc>
        <w:tc>
          <w:tcPr>
            <w:tcW w:w="851" w:type="dxa"/>
            <w:vAlign w:val="bottom"/>
          </w:tcPr>
          <w:p w14:paraId="13B77584" w14:textId="77777777" w:rsidR="003F1F2A" w:rsidRPr="003E74D8" w:rsidRDefault="003F1F2A" w:rsidP="003F1F2A">
            <w:pPr>
              <w:tabs>
                <w:tab w:val="decimal" w:pos="594"/>
              </w:tabs>
              <w:spacing w:line="200" w:lineRule="exact"/>
              <w:ind w:right="-169"/>
              <w:rPr>
                <w:rFonts w:ascii="CordiaUPC" w:hAnsi="CordiaUPC" w:cs="CordiaUPC"/>
                <w:szCs w:val="22"/>
              </w:rPr>
            </w:pPr>
            <w:r>
              <w:rPr>
                <w:rFonts w:ascii="CordiaUPC" w:hAnsi="CordiaUPC" w:cs="CordiaUPC"/>
                <w:szCs w:val="22"/>
              </w:rPr>
              <w:t>644</w:t>
            </w:r>
          </w:p>
        </w:tc>
        <w:tc>
          <w:tcPr>
            <w:tcW w:w="993" w:type="dxa"/>
            <w:vAlign w:val="bottom"/>
          </w:tcPr>
          <w:p w14:paraId="0023F6F7"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(162)</w:t>
            </w:r>
          </w:p>
        </w:tc>
        <w:tc>
          <w:tcPr>
            <w:tcW w:w="815" w:type="dxa"/>
            <w:vAlign w:val="bottom"/>
          </w:tcPr>
          <w:p w14:paraId="7EC60312" w14:textId="77777777" w:rsidR="003F1F2A" w:rsidRPr="003E74D8" w:rsidRDefault="003F1F2A" w:rsidP="003F1F2A">
            <w:pPr>
              <w:tabs>
                <w:tab w:val="decimal" w:pos="600"/>
              </w:tabs>
              <w:spacing w:line="200" w:lineRule="exact"/>
              <w:ind w:right="-169"/>
              <w:rPr>
                <w:rFonts w:ascii="CordiaUPC" w:hAnsi="CordiaUPC" w:cs="CordiaUPC"/>
                <w:szCs w:val="22"/>
              </w:rPr>
            </w:pPr>
            <w:r>
              <w:rPr>
                <w:rFonts w:ascii="CordiaUPC" w:hAnsi="CordiaUPC" w:cs="CordiaUPC"/>
                <w:szCs w:val="22"/>
              </w:rPr>
              <w:t>1,808</w:t>
            </w:r>
          </w:p>
        </w:tc>
        <w:tc>
          <w:tcPr>
            <w:tcW w:w="810" w:type="dxa"/>
            <w:vAlign w:val="bottom"/>
          </w:tcPr>
          <w:p w14:paraId="0D70C33A"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w:t>
            </w:r>
          </w:p>
        </w:tc>
        <w:tc>
          <w:tcPr>
            <w:tcW w:w="993" w:type="dxa"/>
            <w:vAlign w:val="bottom"/>
          </w:tcPr>
          <w:p w14:paraId="39FE4955"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(804)</w:t>
            </w:r>
          </w:p>
        </w:tc>
        <w:tc>
          <w:tcPr>
            <w:tcW w:w="1134" w:type="dxa"/>
            <w:vAlign w:val="bottom"/>
          </w:tcPr>
          <w:p w14:paraId="6B5023BC" w14:textId="77777777" w:rsidR="003F1F2A" w:rsidRPr="003E74D8" w:rsidRDefault="003F1F2A" w:rsidP="003F1F2A">
            <w:pPr>
              <w:tabs>
                <w:tab w:val="decimal" w:pos="810"/>
              </w:tabs>
              <w:spacing w:line="200" w:lineRule="exact"/>
              <w:ind w:right="-18"/>
              <w:rPr>
                <w:rFonts w:ascii="CordiaUPC" w:hAnsi="CordiaUPC" w:cs="CordiaUPC"/>
                <w:szCs w:val="22"/>
              </w:rPr>
            </w:pPr>
            <w:r>
              <w:rPr>
                <w:rFonts w:ascii="CordiaUPC" w:hAnsi="CordiaUPC" w:cs="CordiaUPC"/>
                <w:szCs w:val="22"/>
              </w:rPr>
              <w:t>147</w:t>
            </w:r>
          </w:p>
        </w:tc>
        <w:tc>
          <w:tcPr>
            <w:tcW w:w="993" w:type="dxa"/>
            <w:vAlign w:val="bottom"/>
          </w:tcPr>
          <w:p w14:paraId="7C77C5AD" w14:textId="77777777" w:rsidR="003F1F2A" w:rsidRPr="003E74D8" w:rsidRDefault="003F1F2A" w:rsidP="003F1F2A">
            <w:pPr>
              <w:tabs>
                <w:tab w:val="decimal" w:pos="716"/>
              </w:tabs>
              <w:spacing w:line="200" w:lineRule="exact"/>
              <w:ind w:left="-65" w:right="-169"/>
              <w:rPr>
                <w:rFonts w:ascii="CordiaUPC" w:hAnsi="CordiaUPC" w:cs="CordiaUPC"/>
                <w:szCs w:val="22"/>
              </w:rPr>
            </w:pPr>
            <w:r>
              <w:rPr>
                <w:rFonts w:ascii="CordiaUPC" w:hAnsi="CordiaUPC" w:cs="CordiaUPC"/>
                <w:szCs w:val="22"/>
              </w:rPr>
              <w:t>(657)</w:t>
            </w:r>
          </w:p>
        </w:tc>
        <w:tc>
          <w:tcPr>
            <w:tcW w:w="850" w:type="dxa"/>
            <w:vAlign w:val="bottom"/>
          </w:tcPr>
          <w:p w14:paraId="19E76AB9" w14:textId="77777777" w:rsidR="003F1F2A" w:rsidRPr="003E74D8" w:rsidRDefault="003F1F2A" w:rsidP="003F1F2A">
            <w:pPr>
              <w:tabs>
                <w:tab w:val="decimal" w:pos="630"/>
              </w:tabs>
              <w:spacing w:line="20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5DF5EBD6" w14:textId="77777777" w:rsidR="003F1F2A" w:rsidRPr="003E74D8" w:rsidRDefault="003F1F2A" w:rsidP="003F1F2A">
            <w:pPr>
              <w:tabs>
                <w:tab w:val="decimal" w:pos="748"/>
              </w:tabs>
              <w:spacing w:line="200" w:lineRule="exact"/>
              <w:ind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3E654629" w14:textId="77777777" w:rsidR="003F1F2A" w:rsidRPr="003E74D8" w:rsidRDefault="003F1F2A" w:rsidP="003F1F2A">
            <w:pPr>
              <w:tabs>
                <w:tab w:val="decimal" w:pos="635"/>
              </w:tabs>
              <w:spacing w:line="200" w:lineRule="exact"/>
              <w:ind w:right="-169"/>
              <w:rPr>
                <w:rFonts w:ascii="CordiaUPC" w:hAnsi="CordiaUPC" w:cs="CordiaUPC"/>
                <w:szCs w:val="22"/>
              </w:rPr>
            </w:pPr>
            <w:r>
              <w:rPr>
                <w:rFonts w:ascii="CordiaUPC" w:hAnsi="CordiaUPC" w:cs="CordiaUPC"/>
                <w:szCs w:val="22"/>
              </w:rPr>
              <w:t>-</w:t>
            </w:r>
          </w:p>
        </w:tc>
        <w:tc>
          <w:tcPr>
            <w:tcW w:w="850" w:type="dxa"/>
            <w:vAlign w:val="bottom"/>
          </w:tcPr>
          <w:p w14:paraId="4E416F6E" w14:textId="77777777" w:rsidR="003F1F2A" w:rsidRPr="003E74D8" w:rsidRDefault="003F1F2A" w:rsidP="003F1F2A">
            <w:pPr>
              <w:tabs>
                <w:tab w:val="decimal" w:pos="635"/>
              </w:tabs>
              <w:spacing w:line="20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3F5CB550"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1,151</w:t>
            </w:r>
          </w:p>
        </w:tc>
      </w:tr>
      <w:tr w:rsidR="003F1F2A" w:rsidRPr="003E74D8" w14:paraId="22F28E52" w14:textId="77777777" w:rsidTr="001B5AF4">
        <w:tc>
          <w:tcPr>
            <w:tcW w:w="1439" w:type="dxa"/>
            <w:vAlign w:val="bottom"/>
          </w:tcPr>
          <w:p w14:paraId="60168292" w14:textId="77777777" w:rsidR="003F1F2A" w:rsidRPr="003E74D8" w:rsidRDefault="003F1F2A" w:rsidP="003F1F2A">
            <w:pPr>
              <w:tabs>
                <w:tab w:val="left" w:pos="140"/>
              </w:tabs>
              <w:spacing w:line="200" w:lineRule="exact"/>
              <w:ind w:left="50" w:right="-81" w:hanging="50"/>
              <w:rPr>
                <w:rFonts w:ascii="CordiaUPC" w:hAnsi="CordiaUPC" w:cs="CordiaUPC"/>
                <w:spacing w:val="-6"/>
                <w:szCs w:val="22"/>
                <w:lang w:val="en-US"/>
              </w:rPr>
            </w:pPr>
            <w:r w:rsidRPr="003E74D8">
              <w:rPr>
                <w:rFonts w:ascii="CordiaUPC" w:hAnsi="CordiaUPC" w:cs="CordiaUPC" w:hint="cs"/>
                <w:spacing w:val="-6"/>
                <w:szCs w:val="22"/>
                <w:lang w:val="en-US"/>
              </w:rPr>
              <w:t>Leasehol</w:t>
            </w:r>
            <w:r>
              <w:rPr>
                <w:rFonts w:ascii="CordiaUPC" w:hAnsi="CordiaUPC" w:cs="CordiaUPC"/>
                <w:spacing w:val="-6"/>
                <w:szCs w:val="22"/>
                <w:lang w:val="en-US"/>
              </w:rPr>
              <w:t>d</w:t>
            </w:r>
            <w:r w:rsidRPr="003E74D8">
              <w:rPr>
                <w:rFonts w:ascii="CordiaUPC" w:hAnsi="CordiaUPC" w:cs="CordiaUPC" w:hint="cs"/>
                <w:spacing w:val="-6"/>
                <w:szCs w:val="22"/>
                <w:lang w:val="en-US"/>
              </w:rPr>
              <w:br/>
              <w:t xml:space="preserve">   improvements</w:t>
            </w:r>
          </w:p>
        </w:tc>
        <w:tc>
          <w:tcPr>
            <w:tcW w:w="791" w:type="dxa"/>
            <w:vAlign w:val="bottom"/>
          </w:tcPr>
          <w:p w14:paraId="5A9C0177" w14:textId="77777777" w:rsidR="003F1F2A" w:rsidRPr="003E74D8" w:rsidRDefault="003F1F2A" w:rsidP="003F1F2A">
            <w:pPr>
              <w:tabs>
                <w:tab w:val="decimal" w:pos="570"/>
              </w:tabs>
              <w:spacing w:line="200" w:lineRule="exact"/>
              <w:ind w:right="-169"/>
              <w:rPr>
                <w:rFonts w:ascii="CordiaUPC" w:hAnsi="CordiaUPC" w:cs="CordiaUPC"/>
                <w:szCs w:val="22"/>
              </w:rPr>
            </w:pPr>
            <w:r w:rsidRPr="003E74D8">
              <w:rPr>
                <w:rFonts w:ascii="CordiaUPC" w:hAnsi="CordiaUPC" w:cs="CordiaUPC" w:hint="cs"/>
                <w:szCs w:val="22"/>
              </w:rPr>
              <w:t>307</w:t>
            </w:r>
          </w:p>
        </w:tc>
        <w:tc>
          <w:tcPr>
            <w:tcW w:w="851" w:type="dxa"/>
            <w:vAlign w:val="bottom"/>
          </w:tcPr>
          <w:p w14:paraId="2DF117AF"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1,373</w:t>
            </w:r>
          </w:p>
        </w:tc>
        <w:tc>
          <w:tcPr>
            <w:tcW w:w="992" w:type="dxa"/>
            <w:vAlign w:val="bottom"/>
          </w:tcPr>
          <w:p w14:paraId="15266C2B" w14:textId="77777777" w:rsidR="003F1F2A" w:rsidRPr="003E74D8" w:rsidRDefault="003F1F2A" w:rsidP="003F1F2A">
            <w:pPr>
              <w:tabs>
                <w:tab w:val="decimal" w:pos="754"/>
              </w:tabs>
              <w:spacing w:line="200" w:lineRule="exact"/>
              <w:ind w:right="-169"/>
              <w:rPr>
                <w:rFonts w:ascii="CordiaUPC" w:hAnsi="CordiaUPC" w:cs="CordiaUPC"/>
                <w:szCs w:val="22"/>
              </w:rPr>
            </w:pPr>
            <w:r>
              <w:rPr>
                <w:rFonts w:ascii="CordiaUPC" w:hAnsi="CordiaUPC" w:cs="CordiaUPC"/>
                <w:szCs w:val="22"/>
              </w:rPr>
              <w:t>-</w:t>
            </w:r>
          </w:p>
        </w:tc>
        <w:tc>
          <w:tcPr>
            <w:tcW w:w="851" w:type="dxa"/>
            <w:vAlign w:val="bottom"/>
          </w:tcPr>
          <w:p w14:paraId="7E106E0E" w14:textId="77777777" w:rsidR="003F1F2A" w:rsidRPr="003E74D8" w:rsidRDefault="003F1F2A" w:rsidP="003F1F2A">
            <w:pPr>
              <w:tabs>
                <w:tab w:val="decimal" w:pos="594"/>
              </w:tabs>
              <w:spacing w:line="200" w:lineRule="exact"/>
              <w:ind w:right="-169"/>
              <w:rPr>
                <w:rFonts w:ascii="CordiaUPC" w:hAnsi="CordiaUPC" w:cs="CordiaUPC"/>
                <w:szCs w:val="22"/>
              </w:rPr>
            </w:pPr>
            <w:r>
              <w:rPr>
                <w:rFonts w:ascii="CordiaUPC" w:hAnsi="CordiaUPC" w:cs="CordiaUPC"/>
                <w:szCs w:val="22"/>
              </w:rPr>
              <w:t>27</w:t>
            </w:r>
          </w:p>
        </w:tc>
        <w:tc>
          <w:tcPr>
            <w:tcW w:w="993" w:type="dxa"/>
            <w:vAlign w:val="bottom"/>
          </w:tcPr>
          <w:p w14:paraId="575B1761"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(231)</w:t>
            </w:r>
          </w:p>
        </w:tc>
        <w:tc>
          <w:tcPr>
            <w:tcW w:w="815" w:type="dxa"/>
            <w:vAlign w:val="bottom"/>
          </w:tcPr>
          <w:p w14:paraId="5C9CCDA9" w14:textId="77777777" w:rsidR="003F1F2A" w:rsidRPr="003E74D8" w:rsidRDefault="003F1F2A" w:rsidP="003F1F2A">
            <w:pPr>
              <w:tabs>
                <w:tab w:val="decimal" w:pos="600"/>
              </w:tabs>
              <w:spacing w:line="200" w:lineRule="exact"/>
              <w:ind w:right="-169"/>
              <w:rPr>
                <w:rFonts w:ascii="CordiaUPC" w:hAnsi="CordiaUPC" w:cs="CordiaUPC"/>
                <w:szCs w:val="22"/>
              </w:rPr>
            </w:pPr>
            <w:r>
              <w:rPr>
                <w:rFonts w:ascii="CordiaUPC" w:hAnsi="CordiaUPC" w:cs="CordiaUPC"/>
                <w:szCs w:val="22"/>
              </w:rPr>
              <w:t>1,169</w:t>
            </w:r>
          </w:p>
        </w:tc>
        <w:tc>
          <w:tcPr>
            <w:tcW w:w="810" w:type="dxa"/>
            <w:vAlign w:val="bottom"/>
          </w:tcPr>
          <w:p w14:paraId="068ABC0B"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(1,066)</w:t>
            </w:r>
          </w:p>
        </w:tc>
        <w:tc>
          <w:tcPr>
            <w:tcW w:w="993" w:type="dxa"/>
            <w:vAlign w:val="bottom"/>
          </w:tcPr>
          <w:p w14:paraId="135C97D7"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(96)</w:t>
            </w:r>
          </w:p>
        </w:tc>
        <w:tc>
          <w:tcPr>
            <w:tcW w:w="1134" w:type="dxa"/>
            <w:vAlign w:val="bottom"/>
          </w:tcPr>
          <w:p w14:paraId="6239BC2A" w14:textId="77777777" w:rsidR="003F1F2A" w:rsidRPr="005B099B" w:rsidRDefault="003F1F2A" w:rsidP="003F1F2A">
            <w:pPr>
              <w:tabs>
                <w:tab w:val="decimal" w:pos="810"/>
              </w:tabs>
              <w:spacing w:line="200" w:lineRule="exact"/>
              <w:ind w:right="-18"/>
              <w:rPr>
                <w:rFonts w:ascii="CordiaUPC" w:hAnsi="CordiaUPC" w:cs="CordiaUPC"/>
                <w:szCs w:val="22"/>
                <w:lang w:val="en-US" w:bidi="th-TH"/>
              </w:rPr>
            </w:pPr>
            <w:r>
              <w:rPr>
                <w:rFonts w:ascii="CordiaUPC" w:hAnsi="CordiaUPC" w:cs="CordiaUPC"/>
                <w:szCs w:val="22"/>
              </w:rPr>
              <w:t>2</w:t>
            </w:r>
            <w:r>
              <w:rPr>
                <w:rFonts w:ascii="CordiaUPC" w:hAnsi="CordiaUPC" w:cs="CordiaUPC"/>
                <w:szCs w:val="22"/>
                <w:lang w:val="en-US" w:bidi="th-TH"/>
              </w:rPr>
              <w:t>15</w:t>
            </w:r>
          </w:p>
        </w:tc>
        <w:tc>
          <w:tcPr>
            <w:tcW w:w="993" w:type="dxa"/>
            <w:vAlign w:val="bottom"/>
          </w:tcPr>
          <w:p w14:paraId="5BF485C7" w14:textId="77777777" w:rsidR="003F1F2A" w:rsidRPr="003E74D8" w:rsidRDefault="003F1F2A" w:rsidP="003F1F2A">
            <w:pPr>
              <w:tabs>
                <w:tab w:val="decimal" w:pos="716"/>
              </w:tabs>
              <w:spacing w:line="200" w:lineRule="exact"/>
              <w:ind w:left="-65" w:right="-169"/>
              <w:rPr>
                <w:rFonts w:ascii="CordiaUPC" w:hAnsi="CordiaUPC" w:cs="CordiaUPC"/>
                <w:szCs w:val="22"/>
              </w:rPr>
            </w:pPr>
            <w:r>
              <w:rPr>
                <w:rFonts w:ascii="CordiaUPC" w:hAnsi="CordiaUPC" w:cs="CordiaUPC"/>
                <w:szCs w:val="22"/>
              </w:rPr>
              <w:t>(947)</w:t>
            </w:r>
          </w:p>
        </w:tc>
        <w:tc>
          <w:tcPr>
            <w:tcW w:w="850" w:type="dxa"/>
            <w:vAlign w:val="bottom"/>
          </w:tcPr>
          <w:p w14:paraId="4EBCFA0F" w14:textId="77777777" w:rsidR="003F1F2A" w:rsidRPr="003E74D8" w:rsidRDefault="003F1F2A" w:rsidP="003F1F2A">
            <w:pPr>
              <w:tabs>
                <w:tab w:val="decimal" w:pos="630"/>
              </w:tabs>
              <w:spacing w:line="20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42D1F853" w14:textId="77777777" w:rsidR="003F1F2A" w:rsidRPr="003E74D8" w:rsidRDefault="003F1F2A" w:rsidP="003F1F2A">
            <w:pPr>
              <w:tabs>
                <w:tab w:val="decimal" w:pos="748"/>
              </w:tabs>
              <w:spacing w:line="200" w:lineRule="exact"/>
              <w:ind w:left="54" w:right="-169"/>
              <w:rPr>
                <w:rFonts w:ascii="CordiaUPC" w:hAnsi="CordiaUPC" w:cs="CordiaUPC"/>
                <w:szCs w:val="22"/>
              </w:rPr>
            </w:pPr>
            <w:r>
              <w:rPr>
                <w:rFonts w:ascii="CordiaUPC" w:hAnsi="CordiaUPC" w:cs="CordiaUPC"/>
                <w:szCs w:val="22"/>
              </w:rPr>
              <w:t>(16)</w:t>
            </w:r>
          </w:p>
        </w:tc>
        <w:tc>
          <w:tcPr>
            <w:tcW w:w="993" w:type="dxa"/>
            <w:vAlign w:val="bottom"/>
          </w:tcPr>
          <w:p w14:paraId="0C30710E" w14:textId="77777777" w:rsidR="003F1F2A" w:rsidRPr="003E74D8" w:rsidRDefault="003F1F2A" w:rsidP="003F1F2A">
            <w:pPr>
              <w:tabs>
                <w:tab w:val="decimal" w:pos="635"/>
              </w:tabs>
              <w:spacing w:line="200" w:lineRule="exact"/>
              <w:ind w:right="-169"/>
              <w:rPr>
                <w:rFonts w:ascii="CordiaUPC" w:hAnsi="CordiaUPC" w:cs="CordiaUPC"/>
                <w:szCs w:val="22"/>
              </w:rPr>
            </w:pPr>
            <w:r>
              <w:rPr>
                <w:rFonts w:ascii="CordiaUPC" w:hAnsi="CordiaUPC" w:cs="CordiaUPC"/>
                <w:szCs w:val="22"/>
              </w:rPr>
              <w:t>16</w:t>
            </w:r>
          </w:p>
        </w:tc>
        <w:tc>
          <w:tcPr>
            <w:tcW w:w="850" w:type="dxa"/>
            <w:vAlign w:val="bottom"/>
          </w:tcPr>
          <w:p w14:paraId="396DE4F4" w14:textId="77777777" w:rsidR="003F1F2A" w:rsidRPr="003E74D8" w:rsidRDefault="003F1F2A" w:rsidP="003F1F2A">
            <w:pPr>
              <w:tabs>
                <w:tab w:val="decimal" w:pos="635"/>
              </w:tabs>
              <w:spacing w:line="20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47F52754"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222</w:t>
            </w:r>
          </w:p>
        </w:tc>
      </w:tr>
      <w:tr w:rsidR="003F1F2A" w:rsidRPr="003E74D8" w14:paraId="2F754FB2" w14:textId="77777777" w:rsidTr="001B5AF4">
        <w:tc>
          <w:tcPr>
            <w:tcW w:w="1439" w:type="dxa"/>
            <w:vAlign w:val="bottom"/>
          </w:tcPr>
          <w:p w14:paraId="4E4A9A3C" w14:textId="77777777" w:rsidR="003F1F2A" w:rsidRPr="003E74D8" w:rsidRDefault="003F1F2A" w:rsidP="003F1F2A">
            <w:pPr>
              <w:tabs>
                <w:tab w:val="left" w:pos="252"/>
              </w:tabs>
              <w:spacing w:line="200" w:lineRule="exact"/>
              <w:ind w:left="140" w:right="-81" w:hanging="140"/>
              <w:rPr>
                <w:rFonts w:ascii="CordiaUPC" w:hAnsi="CordiaUPC" w:cs="CordiaUPC"/>
                <w:spacing w:val="-6"/>
                <w:szCs w:val="22"/>
                <w:lang w:val="en-US"/>
              </w:rPr>
            </w:pPr>
            <w:r w:rsidRPr="003E74D8">
              <w:rPr>
                <w:rFonts w:ascii="CordiaUPC" w:hAnsi="CordiaUPC" w:cs="CordiaUPC" w:hint="cs"/>
                <w:spacing w:val="-6"/>
                <w:szCs w:val="22"/>
                <w:lang w:val="en-US"/>
              </w:rPr>
              <w:t xml:space="preserve">Equipment under construction </w:t>
            </w:r>
            <w:r>
              <w:rPr>
                <w:rFonts w:ascii="CordiaUPC" w:hAnsi="CordiaUPC" w:cs="CordiaUPC"/>
                <w:spacing w:val="-6"/>
                <w:szCs w:val="22"/>
                <w:lang w:val="en-US"/>
              </w:rPr>
              <w:t xml:space="preserve">       </w:t>
            </w:r>
            <w:r w:rsidRPr="003E74D8">
              <w:rPr>
                <w:rFonts w:ascii="CordiaUPC" w:hAnsi="CordiaUPC" w:cs="CordiaUPC" w:hint="cs"/>
                <w:spacing w:val="-6"/>
                <w:szCs w:val="22"/>
                <w:lang w:val="en-US"/>
              </w:rPr>
              <w:t>and installation</w:t>
            </w:r>
          </w:p>
        </w:tc>
        <w:tc>
          <w:tcPr>
            <w:tcW w:w="791" w:type="dxa"/>
            <w:vAlign w:val="bottom"/>
          </w:tcPr>
          <w:p w14:paraId="1F0BBD5A" w14:textId="77777777" w:rsidR="003F1F2A" w:rsidRPr="003E74D8" w:rsidRDefault="003F1F2A" w:rsidP="003F1F2A">
            <w:pPr>
              <w:tabs>
                <w:tab w:val="decimal" w:pos="570"/>
              </w:tabs>
              <w:spacing w:line="200" w:lineRule="exact"/>
              <w:ind w:right="-169"/>
              <w:rPr>
                <w:rFonts w:ascii="CordiaUPC" w:hAnsi="CordiaUPC" w:cs="CordiaUPC"/>
                <w:szCs w:val="22"/>
              </w:rPr>
            </w:pPr>
            <w:r w:rsidRPr="003E74D8">
              <w:rPr>
                <w:rFonts w:ascii="CordiaUPC" w:hAnsi="CordiaUPC" w:cs="CordiaUPC" w:hint="cs"/>
                <w:szCs w:val="22"/>
              </w:rPr>
              <w:t>228</w:t>
            </w:r>
          </w:p>
        </w:tc>
        <w:tc>
          <w:tcPr>
            <w:tcW w:w="851" w:type="dxa"/>
            <w:vAlign w:val="bottom"/>
          </w:tcPr>
          <w:p w14:paraId="206BD919"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228</w:t>
            </w:r>
          </w:p>
        </w:tc>
        <w:tc>
          <w:tcPr>
            <w:tcW w:w="992" w:type="dxa"/>
            <w:vAlign w:val="bottom"/>
          </w:tcPr>
          <w:p w14:paraId="64745EC9" w14:textId="77777777" w:rsidR="003F1F2A" w:rsidRPr="003E74D8" w:rsidRDefault="003F1F2A" w:rsidP="003F1F2A">
            <w:pPr>
              <w:tabs>
                <w:tab w:val="decimal" w:pos="754"/>
              </w:tabs>
              <w:spacing w:line="200" w:lineRule="exact"/>
              <w:ind w:right="-169"/>
              <w:rPr>
                <w:rFonts w:ascii="CordiaUPC" w:hAnsi="CordiaUPC" w:cs="CordiaUPC"/>
                <w:szCs w:val="22"/>
              </w:rPr>
            </w:pPr>
            <w:r>
              <w:rPr>
                <w:rFonts w:ascii="CordiaUPC" w:hAnsi="CordiaUPC" w:cs="CordiaUPC"/>
                <w:szCs w:val="22"/>
              </w:rPr>
              <w:t>-</w:t>
            </w:r>
          </w:p>
        </w:tc>
        <w:tc>
          <w:tcPr>
            <w:tcW w:w="851" w:type="dxa"/>
            <w:vAlign w:val="bottom"/>
          </w:tcPr>
          <w:p w14:paraId="5F652287" w14:textId="77777777" w:rsidR="003F1F2A" w:rsidRPr="003E74D8" w:rsidRDefault="003F1F2A" w:rsidP="003F1F2A">
            <w:pPr>
              <w:tabs>
                <w:tab w:val="decimal" w:pos="594"/>
              </w:tabs>
              <w:spacing w:line="200" w:lineRule="exact"/>
              <w:ind w:right="-169"/>
              <w:rPr>
                <w:rFonts w:ascii="CordiaUPC" w:hAnsi="CordiaUPC" w:cs="CordiaUPC"/>
                <w:szCs w:val="22"/>
              </w:rPr>
            </w:pPr>
            <w:r>
              <w:rPr>
                <w:rFonts w:ascii="CordiaUPC" w:hAnsi="CordiaUPC" w:cs="CordiaUPC"/>
                <w:szCs w:val="22"/>
              </w:rPr>
              <w:t>1,385</w:t>
            </w:r>
          </w:p>
        </w:tc>
        <w:tc>
          <w:tcPr>
            <w:tcW w:w="993" w:type="dxa"/>
            <w:vAlign w:val="bottom"/>
          </w:tcPr>
          <w:p w14:paraId="45EA8942"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(1,506)</w:t>
            </w:r>
          </w:p>
        </w:tc>
        <w:tc>
          <w:tcPr>
            <w:tcW w:w="815" w:type="dxa"/>
            <w:vAlign w:val="bottom"/>
          </w:tcPr>
          <w:p w14:paraId="51A07840" w14:textId="77777777" w:rsidR="003F1F2A" w:rsidRPr="003E74D8" w:rsidRDefault="003F1F2A" w:rsidP="003F1F2A">
            <w:pPr>
              <w:tabs>
                <w:tab w:val="decimal" w:pos="600"/>
              </w:tabs>
              <w:spacing w:line="200" w:lineRule="exact"/>
              <w:ind w:right="-169"/>
              <w:rPr>
                <w:rFonts w:ascii="CordiaUPC" w:hAnsi="CordiaUPC" w:cs="CordiaUPC"/>
                <w:szCs w:val="22"/>
              </w:rPr>
            </w:pPr>
            <w:r>
              <w:rPr>
                <w:rFonts w:ascii="CordiaUPC" w:hAnsi="CordiaUPC" w:cs="CordiaUPC"/>
                <w:szCs w:val="22"/>
              </w:rPr>
              <w:t>107</w:t>
            </w:r>
          </w:p>
        </w:tc>
        <w:tc>
          <w:tcPr>
            <w:tcW w:w="810" w:type="dxa"/>
            <w:vAlign w:val="bottom"/>
          </w:tcPr>
          <w:p w14:paraId="14320FD6"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w:t>
            </w:r>
          </w:p>
        </w:tc>
        <w:tc>
          <w:tcPr>
            <w:tcW w:w="993" w:type="dxa"/>
            <w:vAlign w:val="bottom"/>
          </w:tcPr>
          <w:p w14:paraId="5F963D63"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w:t>
            </w:r>
          </w:p>
        </w:tc>
        <w:tc>
          <w:tcPr>
            <w:tcW w:w="1134" w:type="dxa"/>
            <w:vAlign w:val="bottom"/>
          </w:tcPr>
          <w:p w14:paraId="21BDE518" w14:textId="77777777" w:rsidR="003F1F2A" w:rsidRPr="003E74D8" w:rsidRDefault="003F1F2A" w:rsidP="003F1F2A">
            <w:pPr>
              <w:tabs>
                <w:tab w:val="decimal" w:pos="810"/>
              </w:tabs>
              <w:spacing w:line="200" w:lineRule="exact"/>
              <w:ind w:right="-18"/>
              <w:rPr>
                <w:rFonts w:ascii="CordiaUPC" w:hAnsi="CordiaUPC" w:cs="CordiaUPC"/>
                <w:szCs w:val="22"/>
              </w:rPr>
            </w:pPr>
            <w:r>
              <w:rPr>
                <w:rFonts w:ascii="CordiaUPC" w:hAnsi="CordiaUPC" w:cs="CordiaUPC"/>
                <w:szCs w:val="22"/>
              </w:rPr>
              <w:t>-</w:t>
            </w:r>
          </w:p>
        </w:tc>
        <w:tc>
          <w:tcPr>
            <w:tcW w:w="993" w:type="dxa"/>
            <w:vAlign w:val="bottom"/>
          </w:tcPr>
          <w:p w14:paraId="0D0A934D" w14:textId="77777777" w:rsidR="003F1F2A" w:rsidRPr="003E74D8" w:rsidRDefault="003F1F2A" w:rsidP="003F1F2A">
            <w:pPr>
              <w:tabs>
                <w:tab w:val="decimal" w:pos="716"/>
              </w:tabs>
              <w:spacing w:line="200" w:lineRule="exact"/>
              <w:ind w:left="-65" w:right="-169"/>
              <w:rPr>
                <w:rFonts w:ascii="CordiaUPC" w:hAnsi="CordiaUPC" w:cs="CordiaUPC"/>
                <w:szCs w:val="22"/>
              </w:rPr>
            </w:pPr>
            <w:r>
              <w:rPr>
                <w:rFonts w:ascii="CordiaUPC" w:hAnsi="CordiaUPC" w:cs="CordiaUPC"/>
                <w:szCs w:val="22"/>
              </w:rPr>
              <w:t>-</w:t>
            </w:r>
          </w:p>
        </w:tc>
        <w:tc>
          <w:tcPr>
            <w:tcW w:w="850" w:type="dxa"/>
            <w:vAlign w:val="bottom"/>
          </w:tcPr>
          <w:p w14:paraId="69C1B2AF" w14:textId="77777777" w:rsidR="003F1F2A" w:rsidRPr="003E74D8" w:rsidRDefault="003F1F2A" w:rsidP="003F1F2A">
            <w:pPr>
              <w:tabs>
                <w:tab w:val="decimal" w:pos="630"/>
              </w:tabs>
              <w:spacing w:line="20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46F0C8E1" w14:textId="77777777" w:rsidR="003F1F2A" w:rsidRPr="003E74D8" w:rsidRDefault="003F1F2A" w:rsidP="003F1F2A">
            <w:pPr>
              <w:tabs>
                <w:tab w:val="decimal" w:pos="748"/>
              </w:tabs>
              <w:spacing w:line="200" w:lineRule="exact"/>
              <w:ind w:left="54" w:right="-169"/>
              <w:rPr>
                <w:rFonts w:ascii="CordiaUPC" w:hAnsi="CordiaUPC" w:cs="CordiaUPC"/>
                <w:szCs w:val="22"/>
              </w:rPr>
            </w:pPr>
            <w:r>
              <w:rPr>
                <w:rFonts w:ascii="CordiaUPC" w:hAnsi="CordiaUPC" w:cs="CordiaUPC"/>
                <w:szCs w:val="22"/>
              </w:rPr>
              <w:t>-</w:t>
            </w:r>
          </w:p>
        </w:tc>
        <w:tc>
          <w:tcPr>
            <w:tcW w:w="993" w:type="dxa"/>
            <w:vAlign w:val="bottom"/>
          </w:tcPr>
          <w:p w14:paraId="1E572965" w14:textId="77777777" w:rsidR="003F1F2A" w:rsidRPr="003E74D8" w:rsidRDefault="003F1F2A" w:rsidP="003F1F2A">
            <w:pPr>
              <w:tabs>
                <w:tab w:val="decimal" w:pos="635"/>
              </w:tabs>
              <w:spacing w:line="200" w:lineRule="exact"/>
              <w:ind w:right="-169"/>
              <w:rPr>
                <w:rFonts w:ascii="CordiaUPC" w:hAnsi="CordiaUPC" w:cs="CordiaUPC"/>
                <w:szCs w:val="22"/>
              </w:rPr>
            </w:pPr>
            <w:r>
              <w:rPr>
                <w:rFonts w:ascii="CordiaUPC" w:hAnsi="CordiaUPC" w:cs="CordiaUPC"/>
                <w:szCs w:val="22"/>
              </w:rPr>
              <w:t>-</w:t>
            </w:r>
          </w:p>
        </w:tc>
        <w:tc>
          <w:tcPr>
            <w:tcW w:w="850" w:type="dxa"/>
            <w:vAlign w:val="bottom"/>
          </w:tcPr>
          <w:p w14:paraId="10DBD060" w14:textId="77777777" w:rsidR="003F1F2A" w:rsidRPr="003E74D8" w:rsidRDefault="003F1F2A" w:rsidP="003F1F2A">
            <w:pPr>
              <w:tabs>
                <w:tab w:val="decimal" w:pos="635"/>
              </w:tabs>
              <w:spacing w:line="20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5BD5ADB1"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107</w:t>
            </w:r>
          </w:p>
        </w:tc>
      </w:tr>
      <w:tr w:rsidR="003F1F2A" w:rsidRPr="003E74D8" w14:paraId="771D94F6" w14:textId="77777777" w:rsidTr="001B5AF4">
        <w:tc>
          <w:tcPr>
            <w:tcW w:w="1439" w:type="dxa"/>
            <w:vAlign w:val="bottom"/>
          </w:tcPr>
          <w:p w14:paraId="427F24D3" w14:textId="77777777" w:rsidR="003F1F2A" w:rsidRPr="003E74D8" w:rsidRDefault="003F1F2A" w:rsidP="003F1F2A">
            <w:pPr>
              <w:tabs>
                <w:tab w:val="left" w:pos="252"/>
              </w:tabs>
              <w:spacing w:line="200" w:lineRule="exact"/>
              <w:ind w:right="-81"/>
              <w:rPr>
                <w:rFonts w:ascii="CordiaUPC" w:hAnsi="CordiaUPC" w:cs="CordiaUPC"/>
                <w:spacing w:val="-6"/>
                <w:szCs w:val="22"/>
                <w:lang w:val="en-US"/>
              </w:rPr>
            </w:pPr>
            <w:r w:rsidRPr="003E74D8">
              <w:rPr>
                <w:rFonts w:ascii="CordiaUPC" w:hAnsi="CordiaUPC" w:cs="CordiaUPC" w:hint="cs"/>
                <w:szCs w:val="22"/>
                <w:lang w:val="en-US"/>
              </w:rPr>
              <w:t>Equipment</w:t>
            </w:r>
          </w:p>
        </w:tc>
        <w:tc>
          <w:tcPr>
            <w:tcW w:w="791" w:type="dxa"/>
            <w:vAlign w:val="bottom"/>
          </w:tcPr>
          <w:p w14:paraId="22B47F3B" w14:textId="77777777" w:rsidR="003F1F2A" w:rsidRPr="003E74D8" w:rsidRDefault="003F1F2A" w:rsidP="003F1F2A">
            <w:pPr>
              <w:tabs>
                <w:tab w:val="decimal" w:pos="570"/>
              </w:tabs>
              <w:spacing w:line="200" w:lineRule="exact"/>
              <w:ind w:right="-169"/>
              <w:rPr>
                <w:rFonts w:ascii="CordiaUPC" w:hAnsi="CordiaUPC" w:cs="CordiaUPC"/>
                <w:szCs w:val="22"/>
              </w:rPr>
            </w:pPr>
            <w:r w:rsidRPr="003E74D8">
              <w:rPr>
                <w:rFonts w:ascii="CordiaUPC" w:hAnsi="CordiaUPC" w:cs="CordiaUPC" w:hint="cs"/>
                <w:szCs w:val="22"/>
              </w:rPr>
              <w:t>2,692</w:t>
            </w:r>
          </w:p>
        </w:tc>
        <w:tc>
          <w:tcPr>
            <w:tcW w:w="851" w:type="dxa"/>
            <w:vAlign w:val="bottom"/>
          </w:tcPr>
          <w:p w14:paraId="0181C657" w14:textId="77777777" w:rsidR="003F1F2A" w:rsidRPr="003E74D8" w:rsidRDefault="003F1F2A" w:rsidP="003F1F2A">
            <w:pPr>
              <w:tabs>
                <w:tab w:val="decimal" w:pos="630"/>
              </w:tabs>
              <w:spacing w:line="200" w:lineRule="exact"/>
              <w:ind w:right="-169"/>
              <w:rPr>
                <w:rFonts w:ascii="CordiaUPC" w:hAnsi="CordiaUPC" w:cs="CordiaUPC"/>
                <w:szCs w:val="22"/>
              </w:rPr>
            </w:pPr>
            <w:r>
              <w:rPr>
                <w:rFonts w:ascii="CordiaUPC" w:hAnsi="CordiaUPC" w:cs="CordiaUPC"/>
                <w:szCs w:val="22"/>
              </w:rPr>
              <w:t>7,735</w:t>
            </w:r>
          </w:p>
        </w:tc>
        <w:tc>
          <w:tcPr>
            <w:tcW w:w="992" w:type="dxa"/>
            <w:vAlign w:val="bottom"/>
          </w:tcPr>
          <w:p w14:paraId="6AA2AB27" w14:textId="77777777" w:rsidR="003F1F2A" w:rsidRPr="003E74D8" w:rsidRDefault="003F1F2A" w:rsidP="003F1F2A">
            <w:pPr>
              <w:tabs>
                <w:tab w:val="decimal" w:pos="754"/>
              </w:tabs>
              <w:spacing w:line="200" w:lineRule="exact"/>
              <w:ind w:right="-169"/>
              <w:rPr>
                <w:rFonts w:ascii="CordiaUPC" w:hAnsi="CordiaUPC" w:cs="CordiaUPC"/>
                <w:szCs w:val="22"/>
              </w:rPr>
            </w:pPr>
            <w:r>
              <w:rPr>
                <w:rFonts w:ascii="CordiaUPC" w:hAnsi="CordiaUPC" w:cs="CordiaUPC"/>
                <w:szCs w:val="22"/>
              </w:rPr>
              <w:t>-</w:t>
            </w:r>
          </w:p>
        </w:tc>
        <w:tc>
          <w:tcPr>
            <w:tcW w:w="851" w:type="dxa"/>
            <w:vAlign w:val="bottom"/>
          </w:tcPr>
          <w:p w14:paraId="7D8CF62B" w14:textId="77777777" w:rsidR="003F1F2A" w:rsidRPr="003E74D8" w:rsidRDefault="003F1F2A" w:rsidP="003F1F2A">
            <w:pPr>
              <w:tabs>
                <w:tab w:val="decimal" w:pos="594"/>
              </w:tabs>
              <w:spacing w:line="200" w:lineRule="exact"/>
              <w:ind w:right="-169"/>
              <w:rPr>
                <w:rFonts w:ascii="CordiaUPC" w:hAnsi="CordiaUPC" w:cs="CordiaUPC"/>
                <w:szCs w:val="22"/>
              </w:rPr>
            </w:pPr>
            <w:r>
              <w:rPr>
                <w:rFonts w:ascii="CordiaUPC" w:hAnsi="CordiaUPC" w:cs="CordiaUPC"/>
                <w:szCs w:val="22"/>
              </w:rPr>
              <w:t>1,541</w:t>
            </w:r>
          </w:p>
        </w:tc>
        <w:tc>
          <w:tcPr>
            <w:tcW w:w="993" w:type="dxa"/>
            <w:vAlign w:val="bottom"/>
          </w:tcPr>
          <w:p w14:paraId="23CCD6B8" w14:textId="77777777" w:rsidR="003F1F2A" w:rsidRPr="003E74D8" w:rsidRDefault="003F1F2A" w:rsidP="003F1F2A">
            <w:pPr>
              <w:tabs>
                <w:tab w:val="decimal" w:pos="696"/>
              </w:tabs>
              <w:spacing w:line="200" w:lineRule="exact"/>
              <w:ind w:right="-169"/>
              <w:rPr>
                <w:rFonts w:ascii="CordiaUPC" w:hAnsi="CordiaUPC" w:cs="CordiaUPC"/>
                <w:szCs w:val="22"/>
              </w:rPr>
            </w:pPr>
            <w:r>
              <w:rPr>
                <w:rFonts w:ascii="CordiaUPC" w:hAnsi="CordiaUPC" w:cs="CordiaUPC"/>
                <w:szCs w:val="22"/>
              </w:rPr>
              <w:t>(2,198)</w:t>
            </w:r>
          </w:p>
        </w:tc>
        <w:tc>
          <w:tcPr>
            <w:tcW w:w="815" w:type="dxa"/>
            <w:vAlign w:val="bottom"/>
          </w:tcPr>
          <w:p w14:paraId="04561781" w14:textId="77777777" w:rsidR="003F1F2A" w:rsidRPr="003E74D8" w:rsidRDefault="003F1F2A" w:rsidP="003F1F2A">
            <w:pPr>
              <w:tabs>
                <w:tab w:val="decimal" w:pos="600"/>
              </w:tabs>
              <w:spacing w:line="200" w:lineRule="exact"/>
              <w:ind w:right="-169"/>
              <w:rPr>
                <w:rFonts w:ascii="CordiaUPC" w:hAnsi="CordiaUPC" w:cs="CordiaUPC"/>
                <w:szCs w:val="22"/>
              </w:rPr>
            </w:pPr>
            <w:r>
              <w:rPr>
                <w:rFonts w:ascii="CordiaUPC" w:hAnsi="CordiaUPC" w:cs="CordiaUPC"/>
                <w:szCs w:val="22"/>
              </w:rPr>
              <w:t>7,078</w:t>
            </w:r>
          </w:p>
        </w:tc>
        <w:tc>
          <w:tcPr>
            <w:tcW w:w="810" w:type="dxa"/>
            <w:vAlign w:val="bottom"/>
          </w:tcPr>
          <w:p w14:paraId="75D06E5A" w14:textId="77777777" w:rsidR="003F1F2A" w:rsidRPr="003E74D8" w:rsidRDefault="003F1F2A" w:rsidP="003F1F2A">
            <w:pPr>
              <w:tabs>
                <w:tab w:val="decimal" w:pos="543"/>
              </w:tabs>
              <w:spacing w:line="200" w:lineRule="exact"/>
              <w:ind w:right="-173"/>
              <w:rPr>
                <w:rFonts w:ascii="CordiaUPC" w:hAnsi="CordiaUPC" w:cs="CordiaUPC"/>
                <w:szCs w:val="22"/>
              </w:rPr>
            </w:pPr>
            <w:r>
              <w:rPr>
                <w:rFonts w:ascii="CordiaUPC" w:hAnsi="CordiaUPC" w:cs="CordiaUPC"/>
                <w:szCs w:val="22"/>
              </w:rPr>
              <w:t>(5,043)</w:t>
            </w:r>
          </w:p>
        </w:tc>
        <w:tc>
          <w:tcPr>
            <w:tcW w:w="993" w:type="dxa"/>
            <w:vAlign w:val="bottom"/>
          </w:tcPr>
          <w:p w14:paraId="58265F44" w14:textId="77777777" w:rsidR="003F1F2A" w:rsidRPr="003E74D8" w:rsidRDefault="003F1F2A" w:rsidP="003F1F2A">
            <w:pPr>
              <w:tabs>
                <w:tab w:val="decimal" w:pos="748"/>
              </w:tabs>
              <w:spacing w:line="200" w:lineRule="exact"/>
              <w:ind w:right="-169"/>
              <w:rPr>
                <w:rFonts w:ascii="CordiaUPC" w:hAnsi="CordiaUPC" w:cs="CordiaUPC"/>
                <w:szCs w:val="22"/>
              </w:rPr>
            </w:pPr>
            <w:r>
              <w:rPr>
                <w:rFonts w:ascii="CordiaUPC" w:hAnsi="CordiaUPC" w:cs="CordiaUPC"/>
                <w:szCs w:val="22"/>
              </w:rPr>
              <w:t>(1,301)</w:t>
            </w:r>
          </w:p>
        </w:tc>
        <w:tc>
          <w:tcPr>
            <w:tcW w:w="1134" w:type="dxa"/>
            <w:vAlign w:val="bottom"/>
          </w:tcPr>
          <w:p w14:paraId="5321952F" w14:textId="77777777" w:rsidR="003F1F2A" w:rsidRPr="003E74D8" w:rsidRDefault="003F1F2A" w:rsidP="003F1F2A">
            <w:pPr>
              <w:tabs>
                <w:tab w:val="decimal" w:pos="810"/>
              </w:tabs>
              <w:spacing w:line="200" w:lineRule="exact"/>
              <w:ind w:right="-18"/>
              <w:rPr>
                <w:rFonts w:ascii="CordiaUPC" w:hAnsi="CordiaUPC" w:cs="CordiaUPC"/>
                <w:szCs w:val="22"/>
              </w:rPr>
            </w:pPr>
            <w:r>
              <w:rPr>
                <w:rFonts w:ascii="CordiaUPC" w:hAnsi="CordiaUPC" w:cs="CordiaUPC"/>
                <w:szCs w:val="22"/>
              </w:rPr>
              <w:t>2,461</w:t>
            </w:r>
          </w:p>
        </w:tc>
        <w:tc>
          <w:tcPr>
            <w:tcW w:w="993" w:type="dxa"/>
            <w:vAlign w:val="bottom"/>
          </w:tcPr>
          <w:p w14:paraId="4A6511FA" w14:textId="77777777" w:rsidR="003F1F2A" w:rsidRPr="003E74D8" w:rsidRDefault="003F1F2A" w:rsidP="003F1F2A">
            <w:pPr>
              <w:tabs>
                <w:tab w:val="decimal" w:pos="716"/>
              </w:tabs>
              <w:spacing w:line="200" w:lineRule="exact"/>
              <w:ind w:left="-65" w:right="-169"/>
              <w:rPr>
                <w:rFonts w:ascii="CordiaUPC" w:hAnsi="CordiaUPC" w:cs="CordiaUPC"/>
                <w:szCs w:val="22"/>
              </w:rPr>
            </w:pPr>
            <w:r>
              <w:rPr>
                <w:rFonts w:ascii="CordiaUPC" w:hAnsi="CordiaUPC" w:cs="CordiaUPC"/>
                <w:szCs w:val="22"/>
              </w:rPr>
              <w:t>(3,883)</w:t>
            </w:r>
          </w:p>
        </w:tc>
        <w:tc>
          <w:tcPr>
            <w:tcW w:w="850" w:type="dxa"/>
            <w:vAlign w:val="bottom"/>
          </w:tcPr>
          <w:p w14:paraId="226F7EDC" w14:textId="77777777" w:rsidR="003F1F2A" w:rsidRPr="003E74D8" w:rsidRDefault="003F1F2A" w:rsidP="003F1F2A">
            <w:pPr>
              <w:tabs>
                <w:tab w:val="decimal" w:pos="630"/>
              </w:tabs>
              <w:spacing w:line="20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2A628C00" w14:textId="77777777" w:rsidR="003F1F2A" w:rsidRPr="003E74D8" w:rsidRDefault="003F1F2A" w:rsidP="003F1F2A">
            <w:pPr>
              <w:tabs>
                <w:tab w:val="decimal" w:pos="748"/>
              </w:tabs>
              <w:spacing w:line="200" w:lineRule="exact"/>
              <w:ind w:left="54" w:right="-169"/>
              <w:rPr>
                <w:rFonts w:ascii="CordiaUPC" w:hAnsi="CordiaUPC" w:cs="CordiaUPC"/>
                <w:szCs w:val="22"/>
              </w:rPr>
            </w:pPr>
            <w:r>
              <w:rPr>
                <w:rFonts w:ascii="CordiaUPC" w:hAnsi="CordiaUPC" w:cs="CordiaUPC"/>
                <w:szCs w:val="22"/>
              </w:rPr>
              <w:t>-</w:t>
            </w:r>
          </w:p>
        </w:tc>
        <w:tc>
          <w:tcPr>
            <w:tcW w:w="993" w:type="dxa"/>
            <w:vAlign w:val="bottom"/>
          </w:tcPr>
          <w:p w14:paraId="21A199D1" w14:textId="77777777" w:rsidR="003F1F2A" w:rsidRPr="003E74D8" w:rsidRDefault="003F1F2A" w:rsidP="003F1F2A">
            <w:pPr>
              <w:tabs>
                <w:tab w:val="decimal" w:pos="635"/>
              </w:tabs>
              <w:spacing w:line="200" w:lineRule="exact"/>
              <w:ind w:right="-169"/>
              <w:rPr>
                <w:rFonts w:ascii="CordiaUPC" w:hAnsi="CordiaUPC" w:cs="CordiaUPC"/>
                <w:szCs w:val="22"/>
              </w:rPr>
            </w:pPr>
            <w:r>
              <w:rPr>
                <w:rFonts w:ascii="CordiaUPC" w:hAnsi="CordiaUPC" w:cs="CordiaUPC"/>
                <w:szCs w:val="22"/>
              </w:rPr>
              <w:t>-</w:t>
            </w:r>
          </w:p>
        </w:tc>
        <w:tc>
          <w:tcPr>
            <w:tcW w:w="850" w:type="dxa"/>
            <w:vAlign w:val="bottom"/>
          </w:tcPr>
          <w:p w14:paraId="4F96BB25" w14:textId="77777777" w:rsidR="003F1F2A" w:rsidRPr="003E74D8" w:rsidRDefault="003F1F2A" w:rsidP="003F1F2A">
            <w:pPr>
              <w:tabs>
                <w:tab w:val="decimal" w:pos="635"/>
              </w:tabs>
              <w:spacing w:line="200" w:lineRule="exact"/>
              <w:ind w:left="51" w:right="-169"/>
              <w:rPr>
                <w:rFonts w:ascii="CordiaUPC" w:hAnsi="CordiaUPC" w:cs="CordiaUPC"/>
                <w:szCs w:val="22"/>
              </w:rPr>
            </w:pPr>
            <w:r>
              <w:rPr>
                <w:rFonts w:ascii="CordiaUPC" w:hAnsi="CordiaUPC" w:cs="CordiaUPC"/>
                <w:szCs w:val="22"/>
              </w:rPr>
              <w:t>-</w:t>
            </w:r>
          </w:p>
        </w:tc>
        <w:tc>
          <w:tcPr>
            <w:tcW w:w="991" w:type="dxa"/>
            <w:vAlign w:val="bottom"/>
          </w:tcPr>
          <w:p w14:paraId="64965A93" w14:textId="77777777" w:rsidR="003F1F2A" w:rsidRPr="003E74D8" w:rsidRDefault="003F1F2A" w:rsidP="003F1F2A">
            <w:pPr>
              <w:tabs>
                <w:tab w:val="decimal" w:pos="748"/>
              </w:tabs>
              <w:spacing w:line="200" w:lineRule="exact"/>
              <w:ind w:left="51" w:right="-169"/>
              <w:rPr>
                <w:rFonts w:ascii="CordiaUPC" w:hAnsi="CordiaUPC" w:cs="CordiaUPC"/>
                <w:szCs w:val="22"/>
              </w:rPr>
            </w:pPr>
            <w:r>
              <w:rPr>
                <w:rFonts w:ascii="CordiaUPC" w:hAnsi="CordiaUPC" w:cs="CordiaUPC"/>
                <w:szCs w:val="22"/>
              </w:rPr>
              <w:t>3,195</w:t>
            </w:r>
          </w:p>
        </w:tc>
      </w:tr>
      <w:tr w:rsidR="003F1F2A" w:rsidRPr="003E74D8" w14:paraId="29BA6429" w14:textId="77777777" w:rsidTr="001B5AF4">
        <w:tc>
          <w:tcPr>
            <w:tcW w:w="1439" w:type="dxa"/>
            <w:vAlign w:val="bottom"/>
          </w:tcPr>
          <w:p w14:paraId="44E8A039" w14:textId="77777777" w:rsidR="003F1F2A" w:rsidRPr="003E74D8" w:rsidRDefault="003F1F2A" w:rsidP="003F1F2A">
            <w:pPr>
              <w:tabs>
                <w:tab w:val="left" w:pos="252"/>
              </w:tabs>
              <w:spacing w:line="200" w:lineRule="exact"/>
              <w:ind w:left="140" w:right="-18" w:hanging="140"/>
              <w:rPr>
                <w:rFonts w:ascii="CordiaUPC" w:hAnsi="CordiaUPC" w:cs="CordiaUPC"/>
                <w:szCs w:val="22"/>
                <w:lang w:val="en-US"/>
              </w:rPr>
            </w:pPr>
            <w:r w:rsidRPr="003E74D8">
              <w:rPr>
                <w:rFonts w:ascii="CordiaUPC" w:hAnsi="CordiaUPC" w:cs="CordiaUPC" w:hint="cs"/>
                <w:szCs w:val="22"/>
                <w:lang w:val="en-US"/>
              </w:rPr>
              <w:t xml:space="preserve">Right-of-use </w:t>
            </w:r>
            <w:r>
              <w:rPr>
                <w:rFonts w:ascii="CordiaUPC" w:hAnsi="CordiaUPC" w:cs="CordiaUPC"/>
                <w:szCs w:val="22"/>
                <w:lang w:val="en-US"/>
              </w:rPr>
              <w:t xml:space="preserve">            </w:t>
            </w:r>
            <w:r w:rsidRPr="003E74D8">
              <w:rPr>
                <w:rFonts w:ascii="CordiaUPC" w:hAnsi="CordiaUPC" w:cs="CordiaUPC" w:hint="cs"/>
                <w:szCs w:val="22"/>
                <w:lang w:val="en-US"/>
              </w:rPr>
              <w:t xml:space="preserve">assets </w:t>
            </w:r>
          </w:p>
          <w:p w14:paraId="2B57721E" w14:textId="77777777" w:rsidR="003F1F2A" w:rsidRPr="003E74D8" w:rsidRDefault="003F1F2A" w:rsidP="003F1F2A">
            <w:pPr>
              <w:tabs>
                <w:tab w:val="left" w:pos="252"/>
              </w:tabs>
              <w:spacing w:line="200" w:lineRule="exact"/>
              <w:ind w:left="140" w:right="-18" w:hanging="140"/>
              <w:rPr>
                <w:rFonts w:ascii="CordiaUPC" w:hAnsi="CordiaUPC" w:cs="CordiaUPC"/>
                <w:szCs w:val="22"/>
                <w:rtl/>
                <w:cs/>
                <w:lang w:val="en-US"/>
              </w:rPr>
            </w:pPr>
            <w:r w:rsidRPr="003E74D8">
              <w:rPr>
                <w:rFonts w:ascii="CordiaUPC" w:hAnsi="CordiaUPC" w:cs="CordiaUPC" w:hint="cs"/>
                <w:szCs w:val="22"/>
                <w:lang w:val="en-US"/>
              </w:rPr>
              <w:t xml:space="preserve">    </w:t>
            </w:r>
            <w:r>
              <w:rPr>
                <w:rFonts w:ascii="CordiaUPC" w:hAnsi="CordiaUPC" w:cs="CordiaUPC"/>
                <w:szCs w:val="22"/>
                <w:lang w:val="en-US"/>
              </w:rPr>
              <w:t>-</w:t>
            </w:r>
            <w:r w:rsidRPr="003E74D8">
              <w:rPr>
                <w:rFonts w:ascii="CordiaUPC" w:hAnsi="CordiaUPC" w:cs="CordiaUPC" w:hint="cs"/>
                <w:szCs w:val="22"/>
                <w:lang w:val="en-US"/>
              </w:rPr>
              <w:t xml:space="preserve"> equipment</w:t>
            </w:r>
          </w:p>
        </w:tc>
        <w:tc>
          <w:tcPr>
            <w:tcW w:w="791" w:type="dxa"/>
            <w:vAlign w:val="bottom"/>
          </w:tcPr>
          <w:p w14:paraId="54C1A058" w14:textId="77777777" w:rsidR="003F1F2A" w:rsidRPr="003E74D8" w:rsidRDefault="003F1F2A" w:rsidP="003F1F2A">
            <w:pPr>
              <w:pBdr>
                <w:bottom w:val="single" w:sz="4" w:space="1" w:color="auto"/>
              </w:pBdr>
              <w:tabs>
                <w:tab w:val="decimal" w:pos="570"/>
              </w:tabs>
              <w:spacing w:line="200" w:lineRule="exact"/>
              <w:ind w:right="-169"/>
              <w:rPr>
                <w:rFonts w:ascii="CordiaUPC" w:hAnsi="CordiaUPC" w:cs="CordiaUPC"/>
                <w:szCs w:val="22"/>
              </w:rPr>
            </w:pPr>
            <w:r w:rsidRPr="003E74D8">
              <w:rPr>
                <w:rFonts w:ascii="CordiaUPC" w:hAnsi="CordiaUPC" w:cs="CordiaUPC" w:hint="cs"/>
                <w:szCs w:val="22"/>
              </w:rPr>
              <w:t>-</w:t>
            </w:r>
          </w:p>
        </w:tc>
        <w:tc>
          <w:tcPr>
            <w:tcW w:w="851" w:type="dxa"/>
            <w:vAlign w:val="bottom"/>
          </w:tcPr>
          <w:p w14:paraId="233139B2" w14:textId="77777777" w:rsidR="003F1F2A" w:rsidRPr="003E74D8" w:rsidRDefault="003F1F2A" w:rsidP="003F1F2A">
            <w:pPr>
              <w:pBdr>
                <w:bottom w:val="single" w:sz="4" w:space="1" w:color="auto"/>
              </w:pBdr>
              <w:tabs>
                <w:tab w:val="decimal" w:pos="630"/>
              </w:tabs>
              <w:spacing w:line="200" w:lineRule="exact"/>
              <w:ind w:left="27" w:right="-169"/>
              <w:rPr>
                <w:rFonts w:ascii="CordiaUPC" w:hAnsi="CordiaUPC" w:cs="CordiaUPC"/>
                <w:szCs w:val="22"/>
              </w:rPr>
            </w:pPr>
            <w:r>
              <w:rPr>
                <w:rFonts w:ascii="CordiaUPC" w:hAnsi="CordiaUPC" w:cs="CordiaUPC"/>
                <w:szCs w:val="22"/>
              </w:rPr>
              <w:t>-</w:t>
            </w:r>
          </w:p>
        </w:tc>
        <w:tc>
          <w:tcPr>
            <w:tcW w:w="992" w:type="dxa"/>
            <w:vAlign w:val="bottom"/>
          </w:tcPr>
          <w:p w14:paraId="327F2075" w14:textId="77777777" w:rsidR="003F1F2A" w:rsidRPr="003E74D8" w:rsidRDefault="003F1F2A" w:rsidP="003F1F2A">
            <w:pPr>
              <w:pBdr>
                <w:bottom w:val="single" w:sz="4" w:space="1" w:color="auto"/>
              </w:pBdr>
              <w:tabs>
                <w:tab w:val="decimal" w:pos="754"/>
              </w:tabs>
              <w:spacing w:line="200" w:lineRule="exact"/>
              <w:ind w:right="-169"/>
              <w:rPr>
                <w:rFonts w:ascii="CordiaUPC" w:hAnsi="CordiaUPC" w:cs="CordiaUPC"/>
                <w:szCs w:val="22"/>
              </w:rPr>
            </w:pPr>
            <w:r>
              <w:rPr>
                <w:rFonts w:ascii="CordiaUPC" w:hAnsi="CordiaUPC" w:cs="CordiaUPC"/>
                <w:szCs w:val="22"/>
              </w:rPr>
              <w:t>1,819</w:t>
            </w:r>
          </w:p>
        </w:tc>
        <w:tc>
          <w:tcPr>
            <w:tcW w:w="851" w:type="dxa"/>
            <w:vAlign w:val="bottom"/>
          </w:tcPr>
          <w:p w14:paraId="520CE439" w14:textId="77777777" w:rsidR="003F1F2A" w:rsidRPr="003E74D8" w:rsidRDefault="003F1F2A" w:rsidP="003F1F2A">
            <w:pPr>
              <w:pBdr>
                <w:bottom w:val="single" w:sz="4" w:space="1" w:color="auto"/>
              </w:pBdr>
              <w:tabs>
                <w:tab w:val="decimal" w:pos="594"/>
              </w:tabs>
              <w:spacing w:line="200" w:lineRule="exact"/>
              <w:ind w:right="-169"/>
              <w:rPr>
                <w:rFonts w:ascii="CordiaUPC" w:hAnsi="CordiaUPC" w:cs="CordiaUPC"/>
                <w:szCs w:val="22"/>
              </w:rPr>
            </w:pPr>
            <w:r>
              <w:rPr>
                <w:rFonts w:ascii="CordiaUPC" w:hAnsi="CordiaUPC" w:cs="CordiaUPC"/>
                <w:szCs w:val="22"/>
              </w:rPr>
              <w:t>36</w:t>
            </w:r>
          </w:p>
        </w:tc>
        <w:tc>
          <w:tcPr>
            <w:tcW w:w="993" w:type="dxa"/>
            <w:vAlign w:val="bottom"/>
          </w:tcPr>
          <w:p w14:paraId="539C2FA1" w14:textId="77777777" w:rsidR="003F1F2A" w:rsidRPr="003E74D8" w:rsidRDefault="003F1F2A" w:rsidP="003F1F2A">
            <w:pPr>
              <w:pBdr>
                <w:bottom w:val="single" w:sz="4" w:space="1" w:color="auto"/>
              </w:pBdr>
              <w:tabs>
                <w:tab w:val="decimal" w:pos="696"/>
              </w:tabs>
              <w:spacing w:line="200" w:lineRule="exact"/>
              <w:ind w:right="-169"/>
              <w:rPr>
                <w:rFonts w:ascii="CordiaUPC" w:hAnsi="CordiaUPC" w:cs="CordiaUPC"/>
                <w:szCs w:val="22"/>
              </w:rPr>
            </w:pPr>
            <w:r>
              <w:rPr>
                <w:rFonts w:ascii="CordiaUPC" w:hAnsi="CordiaUPC" w:cs="CordiaUPC"/>
                <w:szCs w:val="22"/>
              </w:rPr>
              <w:t>(39)</w:t>
            </w:r>
          </w:p>
        </w:tc>
        <w:tc>
          <w:tcPr>
            <w:tcW w:w="815" w:type="dxa"/>
            <w:vAlign w:val="bottom"/>
          </w:tcPr>
          <w:p w14:paraId="29DC13EC" w14:textId="77777777" w:rsidR="003F1F2A" w:rsidRPr="003E74D8" w:rsidRDefault="003F1F2A" w:rsidP="003F1F2A">
            <w:pPr>
              <w:pBdr>
                <w:bottom w:val="single" w:sz="4" w:space="1" w:color="auto"/>
              </w:pBdr>
              <w:tabs>
                <w:tab w:val="decimal" w:pos="600"/>
              </w:tabs>
              <w:spacing w:line="200" w:lineRule="exact"/>
              <w:ind w:right="-169"/>
              <w:rPr>
                <w:rFonts w:ascii="CordiaUPC" w:hAnsi="CordiaUPC" w:cs="CordiaUPC"/>
                <w:szCs w:val="22"/>
              </w:rPr>
            </w:pPr>
            <w:r>
              <w:rPr>
                <w:rFonts w:ascii="CordiaUPC" w:hAnsi="CordiaUPC" w:cs="CordiaUPC"/>
                <w:szCs w:val="22"/>
              </w:rPr>
              <w:t>1,816</w:t>
            </w:r>
          </w:p>
        </w:tc>
        <w:tc>
          <w:tcPr>
            <w:tcW w:w="810" w:type="dxa"/>
            <w:vAlign w:val="bottom"/>
          </w:tcPr>
          <w:p w14:paraId="7AF515CE" w14:textId="77777777" w:rsidR="003F1F2A" w:rsidRPr="003E74D8" w:rsidRDefault="003F1F2A" w:rsidP="003F1F2A">
            <w:pPr>
              <w:pBdr>
                <w:bottom w:val="single" w:sz="4" w:space="1" w:color="auto"/>
              </w:pBdr>
              <w:tabs>
                <w:tab w:val="decimal" w:pos="543"/>
              </w:tabs>
              <w:spacing w:line="200" w:lineRule="exact"/>
              <w:ind w:left="33" w:right="-173"/>
              <w:rPr>
                <w:rFonts w:ascii="CordiaUPC" w:hAnsi="CordiaUPC" w:cs="CordiaUPC"/>
                <w:szCs w:val="22"/>
              </w:rPr>
            </w:pPr>
            <w:r>
              <w:rPr>
                <w:rFonts w:ascii="CordiaUPC" w:hAnsi="CordiaUPC" w:cs="CordiaUPC"/>
                <w:szCs w:val="22"/>
              </w:rPr>
              <w:t>-</w:t>
            </w:r>
          </w:p>
        </w:tc>
        <w:tc>
          <w:tcPr>
            <w:tcW w:w="993" w:type="dxa"/>
            <w:vAlign w:val="bottom"/>
          </w:tcPr>
          <w:p w14:paraId="27526E35" w14:textId="77777777" w:rsidR="003F1F2A" w:rsidRPr="003E74D8" w:rsidRDefault="003F1F2A" w:rsidP="003F1F2A">
            <w:pPr>
              <w:pBdr>
                <w:bottom w:val="single" w:sz="4" w:space="1" w:color="auto"/>
              </w:pBdr>
              <w:tabs>
                <w:tab w:val="decimal" w:pos="748"/>
              </w:tabs>
              <w:spacing w:line="200" w:lineRule="exact"/>
              <w:ind w:right="-169"/>
              <w:rPr>
                <w:rFonts w:ascii="CordiaUPC" w:hAnsi="CordiaUPC" w:cs="CordiaUPC"/>
                <w:szCs w:val="22"/>
              </w:rPr>
            </w:pPr>
            <w:r>
              <w:rPr>
                <w:rFonts w:ascii="CordiaUPC" w:hAnsi="CordiaUPC" w:cs="CordiaUPC"/>
                <w:szCs w:val="22"/>
              </w:rPr>
              <w:t>(783)</w:t>
            </w:r>
          </w:p>
        </w:tc>
        <w:tc>
          <w:tcPr>
            <w:tcW w:w="1134" w:type="dxa"/>
            <w:vAlign w:val="bottom"/>
          </w:tcPr>
          <w:p w14:paraId="205AB029" w14:textId="77777777" w:rsidR="003F1F2A" w:rsidRPr="003E74D8" w:rsidRDefault="003F1F2A" w:rsidP="003F1F2A">
            <w:pPr>
              <w:pBdr>
                <w:bottom w:val="single" w:sz="4" w:space="1" w:color="auto"/>
              </w:pBdr>
              <w:tabs>
                <w:tab w:val="decimal" w:pos="810"/>
              </w:tabs>
              <w:spacing w:line="200" w:lineRule="exact"/>
              <w:ind w:right="-18"/>
              <w:rPr>
                <w:rFonts w:ascii="CordiaUPC" w:hAnsi="CordiaUPC" w:cs="CordiaUPC"/>
                <w:szCs w:val="22"/>
              </w:rPr>
            </w:pPr>
            <w:r>
              <w:rPr>
                <w:rFonts w:ascii="CordiaUPC" w:hAnsi="CordiaUPC" w:cs="CordiaUPC"/>
                <w:szCs w:val="22"/>
              </w:rPr>
              <w:t>13</w:t>
            </w:r>
          </w:p>
        </w:tc>
        <w:tc>
          <w:tcPr>
            <w:tcW w:w="993" w:type="dxa"/>
            <w:vAlign w:val="bottom"/>
          </w:tcPr>
          <w:p w14:paraId="5224E49E" w14:textId="77777777" w:rsidR="003F1F2A" w:rsidRPr="003E74D8" w:rsidRDefault="003F1F2A" w:rsidP="003F1F2A">
            <w:pPr>
              <w:pBdr>
                <w:bottom w:val="single" w:sz="4" w:space="1" w:color="auto"/>
              </w:pBdr>
              <w:tabs>
                <w:tab w:val="decimal" w:pos="716"/>
              </w:tabs>
              <w:spacing w:line="200" w:lineRule="exact"/>
              <w:ind w:left="-65" w:right="-169"/>
              <w:rPr>
                <w:rFonts w:ascii="CordiaUPC" w:hAnsi="CordiaUPC" w:cs="CordiaUPC"/>
                <w:szCs w:val="22"/>
              </w:rPr>
            </w:pPr>
            <w:r>
              <w:rPr>
                <w:rFonts w:ascii="CordiaUPC" w:hAnsi="CordiaUPC" w:cs="CordiaUPC"/>
                <w:szCs w:val="22"/>
              </w:rPr>
              <w:t>(770)</w:t>
            </w:r>
          </w:p>
        </w:tc>
        <w:tc>
          <w:tcPr>
            <w:tcW w:w="850" w:type="dxa"/>
            <w:vAlign w:val="bottom"/>
          </w:tcPr>
          <w:p w14:paraId="6C63656D" w14:textId="77777777" w:rsidR="003F1F2A" w:rsidRPr="003E74D8" w:rsidRDefault="003F1F2A" w:rsidP="003F1F2A">
            <w:pPr>
              <w:pBdr>
                <w:bottom w:val="single" w:sz="4" w:space="1" w:color="auto"/>
              </w:pBdr>
              <w:tabs>
                <w:tab w:val="decimal" w:pos="630"/>
              </w:tabs>
              <w:spacing w:line="200" w:lineRule="exact"/>
              <w:ind w:left="31" w:right="-169"/>
              <w:rPr>
                <w:rFonts w:ascii="CordiaUPC" w:hAnsi="CordiaUPC" w:cs="CordiaUPC"/>
                <w:szCs w:val="22"/>
              </w:rPr>
            </w:pPr>
            <w:r>
              <w:rPr>
                <w:rFonts w:ascii="CordiaUPC" w:hAnsi="CordiaUPC" w:cs="CordiaUPC"/>
                <w:szCs w:val="22"/>
              </w:rPr>
              <w:t>-</w:t>
            </w:r>
          </w:p>
        </w:tc>
        <w:tc>
          <w:tcPr>
            <w:tcW w:w="992" w:type="dxa"/>
            <w:vAlign w:val="bottom"/>
          </w:tcPr>
          <w:p w14:paraId="3C36F33F" w14:textId="77777777" w:rsidR="003F1F2A" w:rsidRPr="003E74D8" w:rsidRDefault="003F1F2A" w:rsidP="003F1F2A">
            <w:pPr>
              <w:pBdr>
                <w:bottom w:val="single" w:sz="4" w:space="1" w:color="auto"/>
              </w:pBdr>
              <w:tabs>
                <w:tab w:val="decimal" w:pos="748"/>
              </w:tabs>
              <w:spacing w:line="200" w:lineRule="exact"/>
              <w:ind w:left="54" w:right="-169"/>
              <w:rPr>
                <w:rFonts w:ascii="CordiaUPC" w:hAnsi="CordiaUPC" w:cs="CordiaUPC"/>
                <w:szCs w:val="22"/>
                <w:lang w:bidi="th-TH"/>
              </w:rPr>
            </w:pPr>
            <w:r>
              <w:rPr>
                <w:rFonts w:ascii="CordiaUPC" w:hAnsi="CordiaUPC" w:cs="CordiaUPC"/>
                <w:szCs w:val="22"/>
                <w:lang w:bidi="th-TH"/>
              </w:rPr>
              <w:t>-</w:t>
            </w:r>
          </w:p>
        </w:tc>
        <w:tc>
          <w:tcPr>
            <w:tcW w:w="993" w:type="dxa"/>
            <w:vAlign w:val="bottom"/>
          </w:tcPr>
          <w:p w14:paraId="231E7A0D" w14:textId="77777777" w:rsidR="003F1F2A" w:rsidRPr="003E74D8" w:rsidRDefault="003F1F2A" w:rsidP="003F1F2A">
            <w:pPr>
              <w:pBdr>
                <w:bottom w:val="single" w:sz="4" w:space="1" w:color="auto"/>
              </w:pBdr>
              <w:tabs>
                <w:tab w:val="decimal" w:pos="635"/>
              </w:tabs>
              <w:spacing w:line="200" w:lineRule="exact"/>
              <w:ind w:right="-169"/>
              <w:rPr>
                <w:rFonts w:ascii="CordiaUPC" w:hAnsi="CordiaUPC" w:cs="CordiaUPC"/>
                <w:szCs w:val="22"/>
              </w:rPr>
            </w:pPr>
            <w:r>
              <w:rPr>
                <w:rFonts w:ascii="CordiaUPC" w:hAnsi="CordiaUPC" w:cs="CordiaUPC"/>
                <w:szCs w:val="22"/>
              </w:rPr>
              <w:t>-</w:t>
            </w:r>
          </w:p>
        </w:tc>
        <w:tc>
          <w:tcPr>
            <w:tcW w:w="850" w:type="dxa"/>
            <w:vAlign w:val="bottom"/>
          </w:tcPr>
          <w:p w14:paraId="633D071B" w14:textId="77777777" w:rsidR="003F1F2A" w:rsidRPr="003E74D8" w:rsidRDefault="003F1F2A" w:rsidP="003F1F2A">
            <w:pPr>
              <w:pBdr>
                <w:bottom w:val="single" w:sz="4" w:space="1" w:color="auto"/>
              </w:pBdr>
              <w:tabs>
                <w:tab w:val="decimal" w:pos="635"/>
              </w:tabs>
              <w:spacing w:line="200" w:lineRule="exact"/>
              <w:ind w:right="-169"/>
              <w:rPr>
                <w:rFonts w:ascii="CordiaUPC" w:hAnsi="CordiaUPC" w:cs="CordiaUPC"/>
                <w:szCs w:val="22"/>
              </w:rPr>
            </w:pPr>
            <w:r>
              <w:rPr>
                <w:rFonts w:ascii="CordiaUPC" w:hAnsi="CordiaUPC" w:cs="CordiaUPC"/>
                <w:szCs w:val="22"/>
              </w:rPr>
              <w:t>-</w:t>
            </w:r>
          </w:p>
        </w:tc>
        <w:tc>
          <w:tcPr>
            <w:tcW w:w="991" w:type="dxa"/>
            <w:vAlign w:val="bottom"/>
          </w:tcPr>
          <w:p w14:paraId="37469477" w14:textId="77777777" w:rsidR="003F1F2A" w:rsidRPr="003E74D8" w:rsidRDefault="003F1F2A" w:rsidP="003F1F2A">
            <w:pPr>
              <w:pBdr>
                <w:bottom w:val="single" w:sz="4" w:space="1" w:color="auto"/>
              </w:pBdr>
              <w:tabs>
                <w:tab w:val="decimal" w:pos="748"/>
              </w:tabs>
              <w:spacing w:line="200" w:lineRule="exact"/>
              <w:ind w:left="51" w:right="-169"/>
              <w:rPr>
                <w:rFonts w:ascii="CordiaUPC" w:hAnsi="CordiaUPC" w:cs="CordiaUPC"/>
                <w:szCs w:val="22"/>
              </w:rPr>
            </w:pPr>
            <w:r>
              <w:rPr>
                <w:rFonts w:ascii="CordiaUPC" w:hAnsi="CordiaUPC" w:cs="CordiaUPC"/>
                <w:szCs w:val="22"/>
              </w:rPr>
              <w:t>1,046</w:t>
            </w:r>
          </w:p>
        </w:tc>
      </w:tr>
      <w:tr w:rsidR="003F1F2A" w:rsidRPr="003E74D8" w14:paraId="7C281DFD" w14:textId="77777777" w:rsidTr="001B5AF4">
        <w:tc>
          <w:tcPr>
            <w:tcW w:w="1439" w:type="dxa"/>
          </w:tcPr>
          <w:p w14:paraId="6EA144F2" w14:textId="77777777" w:rsidR="003F1F2A" w:rsidRPr="003E74D8" w:rsidRDefault="003F1F2A" w:rsidP="003F1F2A">
            <w:pPr>
              <w:spacing w:line="200" w:lineRule="exact"/>
              <w:ind w:right="-18"/>
              <w:rPr>
                <w:rFonts w:ascii="CordiaUPC" w:hAnsi="CordiaUPC" w:cs="CordiaUPC"/>
                <w:b/>
                <w:bCs/>
                <w:szCs w:val="22"/>
                <w:lang w:val="en-US"/>
              </w:rPr>
            </w:pPr>
            <w:r w:rsidRPr="003E74D8">
              <w:rPr>
                <w:rFonts w:ascii="CordiaUPC" w:hAnsi="CordiaUPC" w:cs="CordiaUPC" w:hint="cs"/>
                <w:b/>
                <w:bCs/>
                <w:szCs w:val="22"/>
                <w:lang w:val="en-US"/>
              </w:rPr>
              <w:t>Total</w:t>
            </w:r>
          </w:p>
        </w:tc>
        <w:tc>
          <w:tcPr>
            <w:tcW w:w="791" w:type="dxa"/>
          </w:tcPr>
          <w:p w14:paraId="3BDEDFC4" w14:textId="77777777" w:rsidR="003F1F2A" w:rsidRPr="003E74D8" w:rsidRDefault="003F1F2A" w:rsidP="003F1F2A">
            <w:pPr>
              <w:pBdr>
                <w:bottom w:val="double" w:sz="4" w:space="1" w:color="auto"/>
              </w:pBdr>
              <w:tabs>
                <w:tab w:val="decimal" w:pos="570"/>
              </w:tabs>
              <w:spacing w:line="200" w:lineRule="exact"/>
              <w:ind w:right="-169"/>
              <w:rPr>
                <w:rFonts w:ascii="CordiaUPC" w:hAnsi="CordiaUPC" w:cs="CordiaUPC"/>
                <w:b/>
                <w:bCs/>
                <w:szCs w:val="22"/>
              </w:rPr>
            </w:pPr>
            <w:r w:rsidRPr="003E74D8">
              <w:rPr>
                <w:rFonts w:ascii="CordiaUPC" w:hAnsi="CordiaUPC" w:cs="CordiaUPC" w:hint="cs"/>
                <w:b/>
                <w:bCs/>
                <w:szCs w:val="22"/>
              </w:rPr>
              <w:t>23,642</w:t>
            </w:r>
          </w:p>
        </w:tc>
        <w:tc>
          <w:tcPr>
            <w:tcW w:w="851" w:type="dxa"/>
          </w:tcPr>
          <w:p w14:paraId="703B32C0" w14:textId="77777777" w:rsidR="003F1F2A" w:rsidRPr="003E74D8" w:rsidRDefault="003F1F2A" w:rsidP="003F1F2A">
            <w:pPr>
              <w:pBdr>
                <w:bottom w:val="double" w:sz="4" w:space="1" w:color="auto"/>
              </w:pBdr>
              <w:tabs>
                <w:tab w:val="decimal" w:pos="630"/>
              </w:tabs>
              <w:spacing w:line="200" w:lineRule="exact"/>
              <w:ind w:left="27" w:right="-169"/>
              <w:rPr>
                <w:rFonts w:ascii="CordiaUPC" w:hAnsi="CordiaUPC" w:cs="CordiaUPC"/>
                <w:b/>
                <w:bCs/>
                <w:szCs w:val="22"/>
              </w:rPr>
            </w:pPr>
            <w:r>
              <w:rPr>
                <w:rFonts w:ascii="CordiaUPC" w:hAnsi="CordiaUPC" w:cs="CordiaUPC"/>
                <w:b/>
                <w:bCs/>
                <w:szCs w:val="22"/>
              </w:rPr>
              <w:t>36,835</w:t>
            </w:r>
          </w:p>
        </w:tc>
        <w:tc>
          <w:tcPr>
            <w:tcW w:w="992" w:type="dxa"/>
            <w:vAlign w:val="bottom"/>
          </w:tcPr>
          <w:p w14:paraId="2A16D3B5" w14:textId="77777777" w:rsidR="003F1F2A" w:rsidRPr="003E74D8" w:rsidRDefault="003F1F2A" w:rsidP="003F1F2A">
            <w:pPr>
              <w:pBdr>
                <w:bottom w:val="double" w:sz="4" w:space="1" w:color="auto"/>
              </w:pBdr>
              <w:tabs>
                <w:tab w:val="decimal" w:pos="754"/>
              </w:tabs>
              <w:spacing w:line="200" w:lineRule="exact"/>
              <w:ind w:right="-169"/>
              <w:rPr>
                <w:rFonts w:ascii="CordiaUPC" w:hAnsi="CordiaUPC" w:cs="CordiaUPC"/>
                <w:b/>
                <w:bCs/>
                <w:szCs w:val="22"/>
              </w:rPr>
            </w:pPr>
            <w:r>
              <w:rPr>
                <w:rFonts w:ascii="CordiaUPC" w:hAnsi="CordiaUPC" w:cs="CordiaUPC"/>
                <w:b/>
                <w:bCs/>
                <w:szCs w:val="22"/>
              </w:rPr>
              <w:t>3,145</w:t>
            </w:r>
          </w:p>
        </w:tc>
        <w:tc>
          <w:tcPr>
            <w:tcW w:w="851" w:type="dxa"/>
            <w:vAlign w:val="bottom"/>
          </w:tcPr>
          <w:p w14:paraId="48C48638" w14:textId="77777777" w:rsidR="003F1F2A" w:rsidRPr="003E74D8" w:rsidRDefault="003F1F2A" w:rsidP="003F1F2A">
            <w:pPr>
              <w:pBdr>
                <w:bottom w:val="double" w:sz="4" w:space="1" w:color="auto"/>
              </w:pBdr>
              <w:tabs>
                <w:tab w:val="decimal" w:pos="594"/>
              </w:tabs>
              <w:spacing w:line="200" w:lineRule="exact"/>
              <w:ind w:right="-169"/>
              <w:rPr>
                <w:rFonts w:ascii="CordiaUPC" w:hAnsi="CordiaUPC" w:cs="CordiaUPC"/>
                <w:b/>
                <w:bCs/>
                <w:szCs w:val="22"/>
              </w:rPr>
            </w:pPr>
            <w:r>
              <w:rPr>
                <w:rFonts w:ascii="CordiaUPC" w:hAnsi="CordiaUPC" w:cs="CordiaUPC"/>
                <w:b/>
                <w:bCs/>
                <w:szCs w:val="22"/>
              </w:rPr>
              <w:t>4,431</w:t>
            </w:r>
          </w:p>
        </w:tc>
        <w:tc>
          <w:tcPr>
            <w:tcW w:w="993" w:type="dxa"/>
            <w:vAlign w:val="bottom"/>
          </w:tcPr>
          <w:p w14:paraId="365DE66A" w14:textId="77777777" w:rsidR="003F1F2A" w:rsidRPr="003E74D8" w:rsidRDefault="003F1F2A" w:rsidP="003F1F2A">
            <w:pPr>
              <w:pBdr>
                <w:bottom w:val="double" w:sz="4" w:space="1" w:color="auto"/>
              </w:pBdr>
              <w:tabs>
                <w:tab w:val="decimal" w:pos="696"/>
              </w:tabs>
              <w:spacing w:line="200" w:lineRule="exact"/>
              <w:ind w:right="-169"/>
              <w:rPr>
                <w:rFonts w:ascii="CordiaUPC" w:hAnsi="CordiaUPC" w:cs="CordiaUPC"/>
                <w:b/>
                <w:bCs/>
                <w:szCs w:val="22"/>
              </w:rPr>
            </w:pPr>
            <w:r>
              <w:rPr>
                <w:rFonts w:ascii="CordiaUPC" w:hAnsi="CordiaUPC" w:cs="CordiaUPC"/>
                <w:b/>
                <w:bCs/>
                <w:szCs w:val="22"/>
              </w:rPr>
              <w:t>(7,263)</w:t>
            </w:r>
          </w:p>
        </w:tc>
        <w:tc>
          <w:tcPr>
            <w:tcW w:w="815" w:type="dxa"/>
            <w:vAlign w:val="bottom"/>
          </w:tcPr>
          <w:p w14:paraId="4B5D42B4" w14:textId="77777777" w:rsidR="003F1F2A" w:rsidRPr="003E74D8" w:rsidRDefault="003F1F2A" w:rsidP="003F1F2A">
            <w:pPr>
              <w:pBdr>
                <w:bottom w:val="double" w:sz="4" w:space="1" w:color="auto"/>
              </w:pBdr>
              <w:tabs>
                <w:tab w:val="decimal" w:pos="594"/>
              </w:tabs>
              <w:spacing w:line="200" w:lineRule="exact"/>
              <w:ind w:right="-169"/>
              <w:rPr>
                <w:rFonts w:ascii="CordiaUPC" w:hAnsi="CordiaUPC" w:cs="CordiaUPC"/>
                <w:b/>
                <w:bCs/>
                <w:szCs w:val="22"/>
              </w:rPr>
            </w:pPr>
            <w:r>
              <w:rPr>
                <w:rFonts w:ascii="CordiaUPC" w:hAnsi="CordiaUPC" w:cs="CordiaUPC"/>
                <w:b/>
                <w:bCs/>
                <w:szCs w:val="22"/>
              </w:rPr>
              <w:t>37,148</w:t>
            </w:r>
          </w:p>
        </w:tc>
        <w:tc>
          <w:tcPr>
            <w:tcW w:w="810" w:type="dxa"/>
            <w:vAlign w:val="bottom"/>
          </w:tcPr>
          <w:p w14:paraId="53D4D732" w14:textId="77777777" w:rsidR="003F1F2A" w:rsidRPr="003E74D8" w:rsidRDefault="003F1F2A" w:rsidP="003F1F2A">
            <w:pPr>
              <w:pBdr>
                <w:bottom w:val="double" w:sz="4" w:space="1" w:color="auto"/>
              </w:pBdr>
              <w:tabs>
                <w:tab w:val="decimal" w:pos="543"/>
              </w:tabs>
              <w:spacing w:line="200" w:lineRule="exact"/>
              <w:ind w:left="-20" w:right="-173"/>
              <w:rPr>
                <w:rFonts w:ascii="CordiaUPC" w:hAnsi="CordiaUPC" w:cs="CordiaUPC"/>
                <w:b/>
                <w:bCs/>
                <w:szCs w:val="22"/>
              </w:rPr>
            </w:pPr>
            <w:r>
              <w:rPr>
                <w:rFonts w:ascii="CordiaUPC" w:hAnsi="CordiaUPC" w:cs="CordiaUPC"/>
                <w:b/>
                <w:bCs/>
                <w:szCs w:val="22"/>
              </w:rPr>
              <w:t>(13,029)</w:t>
            </w:r>
          </w:p>
        </w:tc>
        <w:tc>
          <w:tcPr>
            <w:tcW w:w="993" w:type="dxa"/>
            <w:vAlign w:val="bottom"/>
          </w:tcPr>
          <w:p w14:paraId="275070E8" w14:textId="77777777" w:rsidR="003F1F2A" w:rsidRPr="003E74D8" w:rsidRDefault="003F1F2A" w:rsidP="003F1F2A">
            <w:pPr>
              <w:pBdr>
                <w:bottom w:val="double" w:sz="4" w:space="1" w:color="auto"/>
              </w:pBdr>
              <w:tabs>
                <w:tab w:val="decimal" w:pos="748"/>
              </w:tabs>
              <w:spacing w:line="200" w:lineRule="exact"/>
              <w:ind w:right="-169"/>
              <w:rPr>
                <w:rFonts w:ascii="CordiaUPC" w:hAnsi="CordiaUPC" w:cs="CordiaUPC"/>
                <w:b/>
                <w:bCs/>
                <w:szCs w:val="22"/>
              </w:rPr>
            </w:pPr>
            <w:r>
              <w:rPr>
                <w:rFonts w:ascii="CordiaUPC" w:hAnsi="CordiaUPC" w:cs="CordiaUPC"/>
                <w:b/>
                <w:bCs/>
                <w:szCs w:val="22"/>
              </w:rPr>
              <w:t>(3,556)</w:t>
            </w:r>
          </w:p>
        </w:tc>
        <w:tc>
          <w:tcPr>
            <w:tcW w:w="1134" w:type="dxa"/>
            <w:vAlign w:val="bottom"/>
          </w:tcPr>
          <w:p w14:paraId="540842A8" w14:textId="77777777" w:rsidR="003F1F2A" w:rsidRPr="003E74D8" w:rsidRDefault="003F1F2A" w:rsidP="003F1F2A">
            <w:pPr>
              <w:pBdr>
                <w:bottom w:val="double" w:sz="4" w:space="1" w:color="auto"/>
              </w:pBdr>
              <w:tabs>
                <w:tab w:val="decimal" w:pos="810"/>
              </w:tabs>
              <w:spacing w:line="200" w:lineRule="exact"/>
              <w:ind w:right="-18"/>
              <w:rPr>
                <w:rFonts w:ascii="CordiaUPC" w:hAnsi="CordiaUPC" w:cs="CordiaUPC"/>
                <w:b/>
                <w:bCs/>
                <w:szCs w:val="22"/>
              </w:rPr>
            </w:pPr>
            <w:r>
              <w:rPr>
                <w:rFonts w:ascii="CordiaUPC" w:hAnsi="CordiaUPC" w:cs="CordiaUPC"/>
                <w:b/>
                <w:bCs/>
                <w:szCs w:val="22"/>
              </w:rPr>
              <w:t>3,628</w:t>
            </w:r>
          </w:p>
        </w:tc>
        <w:tc>
          <w:tcPr>
            <w:tcW w:w="993" w:type="dxa"/>
            <w:vAlign w:val="bottom"/>
          </w:tcPr>
          <w:p w14:paraId="5BF200B8" w14:textId="77777777" w:rsidR="003F1F2A" w:rsidRPr="003E74D8" w:rsidRDefault="003F1F2A" w:rsidP="003F1F2A">
            <w:pPr>
              <w:pBdr>
                <w:bottom w:val="double" w:sz="4" w:space="1" w:color="auto"/>
              </w:pBdr>
              <w:tabs>
                <w:tab w:val="decimal" w:pos="716"/>
              </w:tabs>
              <w:spacing w:line="200" w:lineRule="exact"/>
              <w:ind w:left="-65" w:right="-169"/>
              <w:rPr>
                <w:rFonts w:ascii="CordiaUPC" w:hAnsi="CordiaUPC" w:cs="CordiaUPC"/>
                <w:b/>
                <w:bCs/>
                <w:szCs w:val="22"/>
              </w:rPr>
            </w:pPr>
            <w:r>
              <w:rPr>
                <w:rFonts w:ascii="CordiaUPC" w:hAnsi="CordiaUPC" w:cs="CordiaUPC"/>
                <w:b/>
                <w:bCs/>
                <w:szCs w:val="22"/>
              </w:rPr>
              <w:t>(12,957)</w:t>
            </w:r>
          </w:p>
        </w:tc>
        <w:tc>
          <w:tcPr>
            <w:tcW w:w="850" w:type="dxa"/>
            <w:vAlign w:val="bottom"/>
          </w:tcPr>
          <w:p w14:paraId="6E127CF1" w14:textId="77777777" w:rsidR="003F1F2A" w:rsidRPr="003E74D8" w:rsidRDefault="003F1F2A" w:rsidP="003F1F2A">
            <w:pPr>
              <w:pBdr>
                <w:bottom w:val="double" w:sz="4" w:space="1" w:color="auto"/>
              </w:pBdr>
              <w:tabs>
                <w:tab w:val="decimal" w:pos="630"/>
              </w:tabs>
              <w:spacing w:line="200" w:lineRule="exact"/>
              <w:ind w:left="31" w:right="-169"/>
              <w:rPr>
                <w:rFonts w:ascii="CordiaUPC" w:hAnsi="CordiaUPC" w:cs="CordiaUPC"/>
                <w:b/>
                <w:bCs/>
                <w:szCs w:val="22"/>
              </w:rPr>
            </w:pPr>
            <w:r>
              <w:rPr>
                <w:rFonts w:ascii="CordiaUPC" w:hAnsi="CordiaUPC" w:cs="CordiaUPC"/>
                <w:b/>
                <w:bCs/>
                <w:szCs w:val="22"/>
              </w:rPr>
              <w:t>(164)</w:t>
            </w:r>
          </w:p>
        </w:tc>
        <w:tc>
          <w:tcPr>
            <w:tcW w:w="992" w:type="dxa"/>
          </w:tcPr>
          <w:p w14:paraId="56500B2E" w14:textId="77777777" w:rsidR="003F1F2A" w:rsidRPr="003E74D8" w:rsidRDefault="003F1F2A" w:rsidP="003F1F2A">
            <w:pPr>
              <w:pBdr>
                <w:bottom w:val="double" w:sz="4" w:space="1" w:color="auto"/>
              </w:pBdr>
              <w:tabs>
                <w:tab w:val="decimal" w:pos="748"/>
              </w:tabs>
              <w:spacing w:line="200" w:lineRule="exact"/>
              <w:ind w:left="54" w:right="-169"/>
              <w:rPr>
                <w:rFonts w:ascii="CordiaUPC" w:hAnsi="CordiaUPC" w:cs="CordiaUPC"/>
                <w:b/>
                <w:bCs/>
                <w:szCs w:val="22"/>
              </w:rPr>
            </w:pPr>
            <w:r>
              <w:rPr>
                <w:rFonts w:ascii="CordiaUPC" w:hAnsi="CordiaUPC" w:cs="CordiaUPC"/>
                <w:b/>
                <w:bCs/>
                <w:szCs w:val="22"/>
              </w:rPr>
              <w:t>(20)</w:t>
            </w:r>
          </w:p>
        </w:tc>
        <w:tc>
          <w:tcPr>
            <w:tcW w:w="993" w:type="dxa"/>
            <w:vAlign w:val="bottom"/>
          </w:tcPr>
          <w:p w14:paraId="57C9D7A0" w14:textId="77777777" w:rsidR="003F1F2A" w:rsidRPr="003E74D8" w:rsidRDefault="003F1F2A" w:rsidP="003F1F2A">
            <w:pPr>
              <w:pBdr>
                <w:bottom w:val="double" w:sz="4" w:space="1" w:color="auto"/>
              </w:pBdr>
              <w:tabs>
                <w:tab w:val="decimal" w:pos="635"/>
              </w:tabs>
              <w:spacing w:line="200" w:lineRule="exact"/>
              <w:ind w:right="-169"/>
              <w:rPr>
                <w:rFonts w:ascii="CordiaUPC" w:hAnsi="CordiaUPC" w:cs="CordiaUPC"/>
                <w:b/>
                <w:bCs/>
                <w:szCs w:val="22"/>
              </w:rPr>
            </w:pPr>
            <w:r>
              <w:rPr>
                <w:rFonts w:ascii="CordiaUPC" w:hAnsi="CordiaUPC" w:cs="CordiaUPC"/>
                <w:b/>
                <w:bCs/>
                <w:szCs w:val="22"/>
              </w:rPr>
              <w:t>32</w:t>
            </w:r>
          </w:p>
        </w:tc>
        <w:tc>
          <w:tcPr>
            <w:tcW w:w="850" w:type="dxa"/>
            <w:vAlign w:val="bottom"/>
          </w:tcPr>
          <w:p w14:paraId="7561EEE3" w14:textId="77777777" w:rsidR="003F1F2A" w:rsidRPr="003E74D8" w:rsidRDefault="003F1F2A" w:rsidP="003F1F2A">
            <w:pPr>
              <w:pBdr>
                <w:bottom w:val="double" w:sz="4" w:space="1" w:color="auto"/>
              </w:pBdr>
              <w:tabs>
                <w:tab w:val="decimal" w:pos="635"/>
              </w:tabs>
              <w:spacing w:line="200" w:lineRule="exact"/>
              <w:ind w:right="-169"/>
              <w:rPr>
                <w:rFonts w:ascii="CordiaUPC" w:hAnsi="CordiaUPC" w:cs="CordiaUPC"/>
                <w:b/>
                <w:bCs/>
                <w:szCs w:val="22"/>
              </w:rPr>
            </w:pPr>
            <w:r>
              <w:rPr>
                <w:rFonts w:ascii="CordiaUPC" w:hAnsi="CordiaUPC" w:cs="CordiaUPC"/>
                <w:b/>
                <w:bCs/>
                <w:szCs w:val="22"/>
              </w:rPr>
              <w:t>(152)</w:t>
            </w:r>
          </w:p>
        </w:tc>
        <w:tc>
          <w:tcPr>
            <w:tcW w:w="991" w:type="dxa"/>
            <w:vAlign w:val="bottom"/>
          </w:tcPr>
          <w:p w14:paraId="49166B88" w14:textId="77777777" w:rsidR="003F1F2A" w:rsidRPr="003E74D8" w:rsidRDefault="003F1F2A" w:rsidP="003F1F2A">
            <w:pPr>
              <w:pBdr>
                <w:bottom w:val="double" w:sz="4" w:space="1" w:color="auto"/>
              </w:pBdr>
              <w:tabs>
                <w:tab w:val="decimal" w:pos="748"/>
              </w:tabs>
              <w:spacing w:line="200" w:lineRule="exact"/>
              <w:ind w:left="51" w:right="-169"/>
              <w:rPr>
                <w:rFonts w:ascii="CordiaUPC" w:hAnsi="CordiaUPC" w:cs="CordiaUPC"/>
                <w:b/>
                <w:bCs/>
                <w:szCs w:val="22"/>
              </w:rPr>
            </w:pPr>
            <w:r>
              <w:rPr>
                <w:rFonts w:ascii="CordiaUPC" w:hAnsi="CordiaUPC" w:cs="CordiaUPC"/>
                <w:b/>
                <w:bCs/>
                <w:szCs w:val="22"/>
              </w:rPr>
              <w:t>24,039</w:t>
            </w:r>
          </w:p>
        </w:tc>
      </w:tr>
    </w:tbl>
    <w:p w14:paraId="1DF5C07E" w14:textId="77777777" w:rsidR="00126518" w:rsidRPr="003E74D8" w:rsidRDefault="00126518" w:rsidP="00126518">
      <w:pPr>
        <w:spacing w:line="240" w:lineRule="auto"/>
        <w:ind w:left="270"/>
        <w:rPr>
          <w:rFonts w:ascii="CordiaUPC" w:hAnsi="CordiaUPC" w:cs="CordiaUPC"/>
          <w:sz w:val="20"/>
        </w:rPr>
      </w:pPr>
    </w:p>
    <w:p w14:paraId="77E66CD9" w14:textId="77777777" w:rsidR="00126518" w:rsidRPr="003E74D8" w:rsidRDefault="00126518" w:rsidP="005F3953">
      <w:pPr>
        <w:spacing w:line="240" w:lineRule="auto"/>
        <w:ind w:left="18"/>
        <w:rPr>
          <w:rFonts w:ascii="CordiaUPC" w:hAnsi="CordiaUPC" w:cs="CordiaUPC"/>
          <w:sz w:val="20"/>
        </w:rPr>
      </w:pPr>
      <w:r w:rsidRPr="00230A40">
        <w:rPr>
          <w:rFonts w:ascii="CordiaUPC" w:hAnsi="CordiaUPC" w:cs="CordiaUPC" w:hint="cs"/>
          <w:sz w:val="26"/>
          <w:szCs w:val="26"/>
        </w:rPr>
        <w:t>*</w:t>
      </w:r>
      <w:r w:rsidRPr="003E74D8">
        <w:rPr>
          <w:rFonts w:ascii="CordiaUPC" w:hAnsi="CordiaUPC" w:cs="CordiaUPC" w:hint="cs"/>
          <w:sz w:val="20"/>
        </w:rPr>
        <w:t xml:space="preserve">  The Bank’s revaluation has been performed in 2019.</w:t>
      </w:r>
    </w:p>
    <w:p w14:paraId="5DEAC12F" w14:textId="77777777" w:rsidR="00126518" w:rsidRPr="003E74D8" w:rsidRDefault="00126518" w:rsidP="003F1F2A">
      <w:pPr>
        <w:pStyle w:val="PlainText"/>
        <w:spacing w:line="160" w:lineRule="exact"/>
        <w:ind w:left="14" w:right="-29"/>
        <w:jc w:val="both"/>
        <w:rPr>
          <w:rFonts w:ascii="CordiaUPC" w:hAnsi="CordiaUPC" w:cs="CordiaUPC"/>
          <w:sz w:val="26"/>
          <w:szCs w:val="26"/>
          <w:lang w:val="en-GB"/>
        </w:rPr>
      </w:pPr>
    </w:p>
    <w:p w14:paraId="120207C3" w14:textId="0FAEF847" w:rsidR="00EF6CE7" w:rsidRPr="003F1F2A" w:rsidRDefault="00EF6CE7" w:rsidP="005F3953">
      <w:pPr>
        <w:pStyle w:val="PlainText"/>
        <w:spacing w:line="240" w:lineRule="atLeast"/>
        <w:ind w:left="18" w:right="-28"/>
        <w:jc w:val="both"/>
        <w:rPr>
          <w:rFonts w:ascii="CordiaUPC" w:hAnsi="CordiaUPC" w:cs="CordiaUPC"/>
          <w:spacing w:val="-4"/>
          <w:sz w:val="26"/>
          <w:szCs w:val="26"/>
        </w:rPr>
      </w:pPr>
      <w:r w:rsidRPr="003F1F2A">
        <w:rPr>
          <w:rFonts w:ascii="CordiaUPC" w:hAnsi="CordiaUPC" w:cs="CordiaUPC" w:hint="cs"/>
          <w:spacing w:val="-4"/>
          <w:sz w:val="26"/>
          <w:szCs w:val="26"/>
          <w:lang w:val="en-GB"/>
        </w:rPr>
        <w:t>The gross amount of the Bank and its subsidiaries’ fully depreciated premises and equipment that were still in use as</w:t>
      </w:r>
      <w:r w:rsidRPr="003F1F2A">
        <w:rPr>
          <w:rFonts w:ascii="CordiaUPC" w:hAnsi="CordiaUPC" w:cs="CordiaUPC" w:hint="cs"/>
          <w:spacing w:val="-4"/>
          <w:sz w:val="26"/>
          <w:szCs w:val="26"/>
        </w:rPr>
        <w:t xml:space="preserve"> at </w:t>
      </w:r>
      <w:r w:rsidR="003F1F2A" w:rsidRPr="003F1F2A">
        <w:rPr>
          <w:rFonts w:ascii="CordiaUPC" w:hAnsi="CordiaUPC" w:cs="CordiaUPC" w:hint="cs"/>
          <w:spacing w:val="-4"/>
          <w:sz w:val="26"/>
          <w:szCs w:val="26"/>
          <w:lang w:val="en-US"/>
        </w:rPr>
        <w:t>30 June 202</w:t>
      </w:r>
      <w:r w:rsidR="003F1F2A" w:rsidRPr="003F1F2A">
        <w:rPr>
          <w:rFonts w:ascii="CordiaUPC" w:hAnsi="CordiaUPC" w:cs="CordiaUPC"/>
          <w:spacing w:val="-4"/>
          <w:sz w:val="26"/>
          <w:szCs w:val="26"/>
          <w:lang w:val="en-US"/>
        </w:rPr>
        <w:t>1</w:t>
      </w:r>
      <w:r w:rsidR="003F1F2A" w:rsidRPr="003F1F2A">
        <w:rPr>
          <w:rFonts w:ascii="CordiaUPC" w:hAnsi="CordiaUPC" w:cs="CordiaUPC" w:hint="cs"/>
          <w:spacing w:val="-4"/>
          <w:sz w:val="26"/>
          <w:szCs w:val="26"/>
          <w:lang w:val="en-US"/>
        </w:rPr>
        <w:t xml:space="preserve"> </w:t>
      </w:r>
      <w:r w:rsidRPr="003F1F2A">
        <w:rPr>
          <w:rFonts w:ascii="CordiaUPC" w:hAnsi="CordiaUPC" w:cs="CordiaUPC" w:hint="cs"/>
          <w:spacing w:val="-4"/>
          <w:sz w:val="26"/>
          <w:szCs w:val="26"/>
          <w:lang w:val="en-US"/>
        </w:rPr>
        <w:t>amounted to Baht</w:t>
      </w:r>
      <w:r w:rsidR="0078215D" w:rsidRPr="003F1F2A">
        <w:rPr>
          <w:rFonts w:ascii="CordiaUPC" w:hAnsi="CordiaUPC" w:cs="CordiaUPC" w:hint="cs"/>
          <w:spacing w:val="-4"/>
          <w:sz w:val="26"/>
          <w:szCs w:val="26"/>
          <w:lang w:val="en-US"/>
        </w:rPr>
        <w:t xml:space="preserve"> </w:t>
      </w:r>
      <w:r w:rsidR="007A49DF">
        <w:rPr>
          <w:rFonts w:ascii="CordiaUPC" w:hAnsi="CordiaUPC" w:cs="CordiaUPC"/>
          <w:color w:val="000000" w:themeColor="text1"/>
          <w:spacing w:val="-4"/>
          <w:sz w:val="26"/>
          <w:szCs w:val="26"/>
          <w:lang w:val="en-US"/>
        </w:rPr>
        <w:t>6</w:t>
      </w:r>
      <w:r w:rsidR="0008203D" w:rsidRPr="0008203D">
        <w:rPr>
          <w:rFonts w:ascii="CordiaUPC" w:hAnsi="CordiaUPC" w:cs="CordiaUPC"/>
          <w:color w:val="000000" w:themeColor="text1"/>
          <w:spacing w:val="-4"/>
          <w:sz w:val="26"/>
          <w:szCs w:val="26"/>
          <w:lang w:val="en-US"/>
        </w:rPr>
        <w:t>,</w:t>
      </w:r>
      <w:r w:rsidR="007A49DF">
        <w:rPr>
          <w:rFonts w:ascii="CordiaUPC" w:hAnsi="CordiaUPC" w:cs="CordiaUPC"/>
          <w:color w:val="000000" w:themeColor="text1"/>
          <w:spacing w:val="-4"/>
          <w:sz w:val="26"/>
          <w:szCs w:val="26"/>
          <w:lang w:val="en-US"/>
        </w:rPr>
        <w:t>365</w:t>
      </w:r>
      <w:r w:rsidR="0008203D" w:rsidRPr="0008203D">
        <w:rPr>
          <w:rFonts w:ascii="CordiaUPC" w:hAnsi="CordiaUPC" w:cs="CordiaUPC"/>
          <w:color w:val="000000" w:themeColor="text1"/>
          <w:spacing w:val="-4"/>
          <w:sz w:val="26"/>
          <w:szCs w:val="26"/>
          <w:lang w:val="en-US"/>
        </w:rPr>
        <w:t xml:space="preserve"> </w:t>
      </w:r>
      <w:r w:rsidRPr="003F1F2A">
        <w:rPr>
          <w:rFonts w:ascii="CordiaUPC" w:hAnsi="CordiaUPC" w:cs="CordiaUPC" w:hint="cs"/>
          <w:spacing w:val="-4"/>
          <w:sz w:val="26"/>
          <w:szCs w:val="26"/>
          <w:lang w:val="en-US"/>
        </w:rPr>
        <w:t xml:space="preserve">million </w:t>
      </w:r>
      <w:r w:rsidRPr="003F1F2A">
        <w:rPr>
          <w:rFonts w:ascii="CordiaUPC" w:hAnsi="CordiaUPC" w:cs="CordiaUPC" w:hint="cs"/>
          <w:i/>
          <w:iCs/>
          <w:spacing w:val="-4"/>
          <w:sz w:val="26"/>
          <w:szCs w:val="26"/>
          <w:lang w:val="en-US"/>
        </w:rPr>
        <w:t>(</w:t>
      </w:r>
      <w:r w:rsidR="003F1F2A" w:rsidRPr="003F1F2A">
        <w:rPr>
          <w:rFonts w:ascii="CordiaUPC" w:hAnsi="CordiaUPC" w:cs="CordiaUPC"/>
          <w:i/>
          <w:iCs/>
          <w:spacing w:val="-4"/>
          <w:sz w:val="26"/>
          <w:szCs w:val="26"/>
          <w:lang w:val="en-US"/>
        </w:rPr>
        <w:t xml:space="preserve">31 December </w:t>
      </w:r>
      <w:r w:rsidRPr="003F1F2A">
        <w:rPr>
          <w:rFonts w:ascii="CordiaUPC" w:hAnsi="CordiaUPC" w:cs="CordiaUPC" w:hint="cs"/>
          <w:i/>
          <w:iCs/>
          <w:spacing w:val="-4"/>
          <w:sz w:val="26"/>
          <w:szCs w:val="26"/>
          <w:lang w:val="en-US"/>
        </w:rPr>
        <w:t>20</w:t>
      </w:r>
      <w:r w:rsidR="003F1F2A" w:rsidRPr="003F1F2A">
        <w:rPr>
          <w:rFonts w:ascii="CordiaUPC" w:hAnsi="CordiaUPC" w:cs="CordiaUPC"/>
          <w:i/>
          <w:iCs/>
          <w:spacing w:val="-4"/>
          <w:sz w:val="26"/>
          <w:szCs w:val="26"/>
          <w:lang w:val="en-US"/>
        </w:rPr>
        <w:t>20</w:t>
      </w:r>
      <w:r w:rsidRPr="003F1F2A">
        <w:rPr>
          <w:rFonts w:ascii="CordiaUPC" w:hAnsi="CordiaUPC" w:cs="CordiaUPC" w:hint="cs"/>
          <w:i/>
          <w:iCs/>
          <w:spacing w:val="-4"/>
          <w:sz w:val="26"/>
          <w:szCs w:val="26"/>
          <w:lang w:val="en-US"/>
        </w:rPr>
        <w:t xml:space="preserve">: Baht </w:t>
      </w:r>
      <w:r w:rsidR="003F1F2A" w:rsidRPr="003F1F2A">
        <w:rPr>
          <w:rFonts w:ascii="CordiaUPC" w:hAnsi="CordiaUPC" w:cs="CordiaUPC"/>
          <w:i/>
          <w:iCs/>
          <w:spacing w:val="-4"/>
          <w:sz w:val="26"/>
          <w:szCs w:val="26"/>
          <w:lang w:val="en-US"/>
        </w:rPr>
        <w:t>6,622</w:t>
      </w:r>
      <w:r w:rsidRPr="003F1F2A">
        <w:rPr>
          <w:rFonts w:ascii="CordiaUPC" w:hAnsi="CordiaUPC" w:cs="CordiaUPC" w:hint="cs"/>
          <w:i/>
          <w:iCs/>
          <w:spacing w:val="-4"/>
          <w:sz w:val="26"/>
          <w:szCs w:val="26"/>
          <w:lang w:val="en-US"/>
        </w:rPr>
        <w:t xml:space="preserve"> million)</w:t>
      </w:r>
      <w:r w:rsidRPr="003F1F2A">
        <w:rPr>
          <w:rFonts w:ascii="CordiaUPC" w:hAnsi="CordiaUPC" w:cs="CordiaUPC" w:hint="cs"/>
          <w:spacing w:val="-4"/>
          <w:sz w:val="26"/>
          <w:szCs w:val="26"/>
        </w:rPr>
        <w:t>.</w:t>
      </w:r>
    </w:p>
    <w:p w14:paraId="72F07597" w14:textId="77777777" w:rsidR="00EF6CE7" w:rsidRPr="003E74D8" w:rsidRDefault="00EF6CE7" w:rsidP="005F3953">
      <w:pPr>
        <w:pStyle w:val="index"/>
        <w:spacing w:after="0" w:line="180" w:lineRule="exact"/>
        <w:ind w:left="18"/>
        <w:jc w:val="thaiDistribute"/>
        <w:rPr>
          <w:rFonts w:ascii="CordiaUPC" w:hAnsi="CordiaUPC" w:cs="CordiaUPC"/>
          <w:sz w:val="26"/>
          <w:szCs w:val="26"/>
        </w:rPr>
      </w:pPr>
    </w:p>
    <w:p w14:paraId="0DDC1313" w14:textId="3B65FB89" w:rsidR="00EF6CE7" w:rsidRPr="003E74D8" w:rsidRDefault="00EF6CE7" w:rsidP="005F3953">
      <w:pPr>
        <w:pStyle w:val="PlainText"/>
        <w:spacing w:line="240" w:lineRule="atLeast"/>
        <w:ind w:left="18" w:right="-28"/>
        <w:jc w:val="both"/>
        <w:rPr>
          <w:rFonts w:ascii="CordiaUPC" w:hAnsi="CordiaUPC" w:cs="CordiaUPC"/>
          <w:sz w:val="26"/>
          <w:szCs w:val="26"/>
          <w:lang w:val="en-US"/>
        </w:rPr>
      </w:pPr>
      <w:r w:rsidRPr="003E74D8">
        <w:rPr>
          <w:rFonts w:ascii="CordiaUPC" w:hAnsi="CordiaUPC" w:cs="CordiaUPC" w:hint="cs"/>
          <w:sz w:val="26"/>
          <w:szCs w:val="26"/>
          <w:lang w:val="en-GB"/>
        </w:rPr>
        <w:t xml:space="preserve">Depreciation presented in the consolidated profit or loss for </w:t>
      </w:r>
      <w:r w:rsidRPr="003F1F2A">
        <w:rPr>
          <w:rFonts w:ascii="CordiaUPC" w:hAnsi="CordiaUPC" w:cs="CordiaUPC" w:hint="cs"/>
          <w:sz w:val="26"/>
          <w:szCs w:val="26"/>
          <w:lang w:val="en-GB"/>
        </w:rPr>
        <w:t xml:space="preserve">the </w:t>
      </w:r>
      <w:bookmarkStart w:id="23" w:name="_Hlk72498197"/>
      <w:r w:rsidR="003F1F2A" w:rsidRPr="003F1F2A">
        <w:rPr>
          <w:rFonts w:ascii="CordiaUPC" w:hAnsi="CordiaUPC" w:cs="CordiaUPC" w:hint="cs"/>
          <w:sz w:val="26"/>
          <w:szCs w:val="26"/>
          <w:lang w:val="en-GB"/>
        </w:rPr>
        <w:t xml:space="preserve">six-month periods ended </w:t>
      </w:r>
      <w:r w:rsidR="003F1F2A" w:rsidRPr="003F1F2A">
        <w:rPr>
          <w:rFonts w:ascii="CordiaUPC" w:hAnsi="CordiaUPC" w:cs="CordiaUPC" w:hint="cs"/>
          <w:sz w:val="26"/>
          <w:szCs w:val="26"/>
          <w:lang w:val="en-US"/>
        </w:rPr>
        <w:t>30 June 202</w:t>
      </w:r>
      <w:r w:rsidR="003F1F2A">
        <w:rPr>
          <w:rFonts w:ascii="CordiaUPC" w:hAnsi="CordiaUPC" w:cs="CordiaUPC"/>
          <w:sz w:val="26"/>
          <w:szCs w:val="26"/>
          <w:lang w:val="en-US"/>
        </w:rPr>
        <w:t>1</w:t>
      </w:r>
      <w:r w:rsidR="003F1F2A" w:rsidRPr="003F1F2A">
        <w:rPr>
          <w:rFonts w:ascii="CordiaUPC" w:hAnsi="CordiaUPC" w:cs="CordiaUPC" w:hint="cs"/>
          <w:sz w:val="26"/>
          <w:szCs w:val="26"/>
          <w:lang w:val="en-US"/>
        </w:rPr>
        <w:t xml:space="preserve"> and 20</w:t>
      </w:r>
      <w:r w:rsidR="003F1F2A">
        <w:rPr>
          <w:rFonts w:ascii="CordiaUPC" w:hAnsi="CordiaUPC" w:cs="CordiaUPC"/>
          <w:sz w:val="26"/>
          <w:szCs w:val="26"/>
          <w:lang w:val="en-US"/>
        </w:rPr>
        <w:t>20</w:t>
      </w:r>
      <w:r w:rsidR="003F1F2A" w:rsidRPr="003F1F2A">
        <w:rPr>
          <w:rFonts w:ascii="CordiaUPC" w:hAnsi="CordiaUPC" w:cs="CordiaUPC" w:hint="cs"/>
          <w:sz w:val="26"/>
          <w:szCs w:val="26"/>
          <w:lang w:val="en-US"/>
        </w:rPr>
        <w:t xml:space="preserve"> </w:t>
      </w:r>
      <w:bookmarkEnd w:id="23"/>
      <w:r w:rsidR="00C557F0" w:rsidRPr="003F1F2A">
        <w:rPr>
          <w:rFonts w:ascii="CordiaUPC" w:hAnsi="CordiaUPC" w:cs="CordiaUPC" w:hint="cs"/>
          <w:sz w:val="26"/>
          <w:szCs w:val="26"/>
          <w:lang w:val="en-US"/>
        </w:rPr>
        <w:t>amounted to</w:t>
      </w:r>
      <w:r w:rsidR="00C557F0" w:rsidRPr="003E74D8">
        <w:rPr>
          <w:rFonts w:ascii="CordiaUPC" w:hAnsi="CordiaUPC" w:cs="CordiaUPC" w:hint="cs"/>
          <w:sz w:val="26"/>
          <w:szCs w:val="26"/>
          <w:lang w:val="en-US"/>
        </w:rPr>
        <w:t xml:space="preserve"> Baht</w:t>
      </w:r>
      <w:r w:rsidR="005E2FBB" w:rsidRPr="003E74D8">
        <w:rPr>
          <w:rFonts w:ascii="CordiaUPC" w:hAnsi="CordiaUPC" w:cs="CordiaUPC" w:hint="cs"/>
          <w:sz w:val="26"/>
          <w:szCs w:val="26"/>
          <w:lang w:val="en-US"/>
        </w:rPr>
        <w:t xml:space="preserve"> </w:t>
      </w:r>
      <w:r w:rsidR="000756AA" w:rsidRPr="000756AA">
        <w:rPr>
          <w:rFonts w:ascii="CordiaUPC" w:hAnsi="CordiaUPC" w:cs="CordiaUPC"/>
          <w:color w:val="000000" w:themeColor="text1"/>
          <w:sz w:val="26"/>
          <w:szCs w:val="26"/>
          <w:lang w:val="en-US"/>
        </w:rPr>
        <w:t>1,809</w:t>
      </w:r>
      <w:r w:rsidR="000756AA">
        <w:rPr>
          <w:rFonts w:ascii="CordiaUPC" w:hAnsi="CordiaUPC" w:cs="CordiaUPC"/>
          <w:sz w:val="26"/>
          <w:szCs w:val="26"/>
          <w:lang w:val="en-US"/>
        </w:rPr>
        <w:t xml:space="preserve"> </w:t>
      </w:r>
      <w:r w:rsidR="00C557F0" w:rsidRPr="003E74D8">
        <w:rPr>
          <w:rFonts w:ascii="CordiaUPC" w:hAnsi="CordiaUPC" w:cs="CordiaUPC" w:hint="cs"/>
          <w:sz w:val="26"/>
          <w:szCs w:val="26"/>
          <w:lang w:val="en-US"/>
        </w:rPr>
        <w:t xml:space="preserve">million and Baht </w:t>
      </w:r>
      <w:r w:rsidR="00C017A3" w:rsidRPr="003E74D8">
        <w:rPr>
          <w:rFonts w:ascii="CordiaUPC" w:hAnsi="CordiaUPC" w:cs="CordiaUPC" w:hint="cs"/>
          <w:sz w:val="26"/>
          <w:szCs w:val="26"/>
          <w:lang w:val="en-US"/>
        </w:rPr>
        <w:t>1,</w:t>
      </w:r>
      <w:r w:rsidR="003F1F2A">
        <w:rPr>
          <w:rFonts w:ascii="CordiaUPC" w:hAnsi="CordiaUPC" w:cs="CordiaUPC"/>
          <w:sz w:val="26"/>
          <w:szCs w:val="26"/>
          <w:lang w:val="en-US"/>
        </w:rPr>
        <w:t>675</w:t>
      </w:r>
      <w:r w:rsidR="00C557F0" w:rsidRPr="003E74D8">
        <w:rPr>
          <w:rFonts w:ascii="CordiaUPC" w:hAnsi="CordiaUPC" w:cs="CordiaUPC" w:hint="cs"/>
          <w:sz w:val="26"/>
          <w:szCs w:val="26"/>
          <w:lang w:val="en-US"/>
        </w:rPr>
        <w:t xml:space="preserve"> million</w:t>
      </w:r>
      <w:r w:rsidRPr="003E74D8">
        <w:rPr>
          <w:rFonts w:ascii="CordiaUPC" w:hAnsi="CordiaUPC" w:cs="CordiaUPC" w:hint="cs"/>
          <w:sz w:val="26"/>
          <w:szCs w:val="26"/>
          <w:lang w:val="en-US"/>
        </w:rPr>
        <w:t>, respectively.</w:t>
      </w:r>
    </w:p>
    <w:p w14:paraId="4ED48510" w14:textId="77777777" w:rsidR="005461D9" w:rsidRPr="003E74D8" w:rsidRDefault="000412D6" w:rsidP="000412D6">
      <w:pPr>
        <w:pStyle w:val="index"/>
        <w:spacing w:after="0" w:line="240" w:lineRule="auto"/>
        <w:ind w:left="547"/>
        <w:jc w:val="thaiDistribute"/>
        <w:rPr>
          <w:rFonts w:ascii="CordiaUPC" w:hAnsi="CordiaUPC" w:cs="CordiaUPC"/>
          <w:sz w:val="26"/>
          <w:szCs w:val="26"/>
        </w:rPr>
      </w:pPr>
      <w:r w:rsidRPr="003E74D8">
        <w:rPr>
          <w:rFonts w:ascii="CordiaUPC" w:hAnsi="CordiaUPC" w:cs="CordiaUPC" w:hint="cs"/>
          <w:sz w:val="26"/>
          <w:szCs w:val="26"/>
        </w:rPr>
        <w:br w:type="page"/>
      </w:r>
    </w:p>
    <w:p w14:paraId="4A018364" w14:textId="77777777" w:rsidR="005461D9" w:rsidRPr="005C619D" w:rsidRDefault="005461D9" w:rsidP="005748C7">
      <w:pPr>
        <w:pStyle w:val="index"/>
        <w:spacing w:after="0" w:line="240" w:lineRule="auto"/>
        <w:ind w:left="547"/>
        <w:jc w:val="thaiDistribute"/>
        <w:rPr>
          <w:rFonts w:cs="Times New Roman"/>
          <w:sz w:val="2"/>
          <w:szCs w:val="2"/>
        </w:rPr>
      </w:pPr>
    </w:p>
    <w:p w14:paraId="371A5F3B" w14:textId="77777777" w:rsidR="007273C3" w:rsidRPr="005C619D" w:rsidRDefault="007273C3">
      <w:pPr>
        <w:spacing w:line="240" w:lineRule="auto"/>
        <w:rPr>
          <w:rFonts w:cs="Times New Roman"/>
          <w:sz w:val="2"/>
          <w:szCs w:val="2"/>
        </w:rPr>
      </w:pPr>
    </w:p>
    <w:p w14:paraId="09C4345A" w14:textId="77777777" w:rsidR="005461D9" w:rsidRPr="005C619D" w:rsidRDefault="005461D9" w:rsidP="005748C7">
      <w:pPr>
        <w:pStyle w:val="index"/>
        <w:spacing w:after="0" w:line="240" w:lineRule="auto"/>
        <w:ind w:left="547"/>
        <w:jc w:val="thaiDistribute"/>
        <w:rPr>
          <w:rFonts w:cs="Times New Roman"/>
          <w:sz w:val="2"/>
          <w:szCs w:val="2"/>
        </w:rPr>
      </w:pPr>
    </w:p>
    <w:p w14:paraId="471912F9" w14:textId="77777777" w:rsidR="000D3988" w:rsidRPr="005C619D" w:rsidRDefault="000D3988" w:rsidP="005748C7">
      <w:pPr>
        <w:spacing w:line="240" w:lineRule="auto"/>
        <w:rPr>
          <w:rFonts w:cs="Times New Roman"/>
          <w:sz w:val="2"/>
          <w:szCs w:val="2"/>
        </w:rPr>
      </w:pPr>
    </w:p>
    <w:p w14:paraId="27F9AFBA" w14:textId="77777777" w:rsidR="005461D9" w:rsidRPr="005C619D" w:rsidRDefault="005461D9" w:rsidP="005748C7">
      <w:pPr>
        <w:pStyle w:val="index"/>
        <w:spacing w:after="0" w:line="240" w:lineRule="auto"/>
        <w:ind w:left="547"/>
        <w:jc w:val="thaiDistribute"/>
        <w:rPr>
          <w:rFonts w:cs="Times New Roman"/>
          <w:sz w:val="2"/>
          <w:szCs w:val="2"/>
        </w:rPr>
      </w:pPr>
    </w:p>
    <w:tbl>
      <w:tblPr>
        <w:tblW w:w="14580" w:type="dxa"/>
        <w:tblInd w:w="-270" w:type="dxa"/>
        <w:tblLayout w:type="fixed"/>
        <w:tblLook w:val="01E0" w:firstRow="1" w:lastRow="1" w:firstColumn="1" w:lastColumn="1" w:noHBand="0" w:noVBand="0"/>
      </w:tblPr>
      <w:tblGrid>
        <w:gridCol w:w="1530"/>
        <w:gridCol w:w="990"/>
        <w:gridCol w:w="540"/>
        <w:gridCol w:w="360"/>
        <w:gridCol w:w="900"/>
        <w:gridCol w:w="990"/>
        <w:gridCol w:w="810"/>
        <w:gridCol w:w="900"/>
        <w:gridCol w:w="986"/>
        <w:gridCol w:w="1065"/>
        <w:gridCol w:w="750"/>
        <w:gridCol w:w="889"/>
        <w:gridCol w:w="1005"/>
        <w:gridCol w:w="992"/>
        <w:gridCol w:w="793"/>
        <w:gridCol w:w="1080"/>
      </w:tblGrid>
      <w:tr w:rsidR="00B104EC" w:rsidRPr="005C619D" w14:paraId="145E04B8" w14:textId="77777777" w:rsidTr="00B866A2">
        <w:tc>
          <w:tcPr>
            <w:tcW w:w="1530" w:type="dxa"/>
          </w:tcPr>
          <w:p w14:paraId="30D7412C" w14:textId="77777777" w:rsidR="00B104EC" w:rsidRPr="003E74D8" w:rsidRDefault="00B104EC" w:rsidP="00B104EC">
            <w:pPr>
              <w:spacing w:line="240" w:lineRule="exact"/>
              <w:rPr>
                <w:rFonts w:ascii="CordiaUPC" w:hAnsi="CordiaUPC" w:cs="CordiaUPC"/>
                <w:sz w:val="24"/>
                <w:szCs w:val="24"/>
              </w:rPr>
            </w:pPr>
          </w:p>
        </w:tc>
        <w:tc>
          <w:tcPr>
            <w:tcW w:w="1530" w:type="dxa"/>
            <w:gridSpan w:val="2"/>
          </w:tcPr>
          <w:p w14:paraId="03AECA00" w14:textId="77777777" w:rsidR="00B104EC" w:rsidRPr="003E74D8" w:rsidRDefault="00B104EC" w:rsidP="00B104EC">
            <w:pPr>
              <w:spacing w:line="240" w:lineRule="exact"/>
              <w:ind w:left="-127" w:right="-99"/>
              <w:jc w:val="center"/>
              <w:rPr>
                <w:rFonts w:ascii="CordiaUPC" w:hAnsi="CordiaUPC" w:cs="CordiaUPC"/>
                <w:b/>
                <w:bCs/>
                <w:sz w:val="24"/>
                <w:szCs w:val="24"/>
                <w:lang w:val="en-US"/>
              </w:rPr>
            </w:pPr>
          </w:p>
        </w:tc>
        <w:tc>
          <w:tcPr>
            <w:tcW w:w="11520" w:type="dxa"/>
            <w:gridSpan w:val="13"/>
          </w:tcPr>
          <w:p w14:paraId="4CEBFD37" w14:textId="5D3B3BE0" w:rsidR="00B104EC" w:rsidRPr="003E74D8" w:rsidRDefault="00B104EC" w:rsidP="00B104EC">
            <w:pPr>
              <w:spacing w:line="240" w:lineRule="exact"/>
              <w:ind w:left="-127" w:right="-99"/>
              <w:jc w:val="center"/>
              <w:rPr>
                <w:rFonts w:ascii="CordiaUPC" w:hAnsi="CordiaUPC" w:cs="CordiaUPC"/>
                <w:sz w:val="24"/>
                <w:szCs w:val="24"/>
                <w:lang w:val="en-US"/>
              </w:rPr>
            </w:pPr>
            <w:r w:rsidRPr="003E74D8">
              <w:rPr>
                <w:rFonts w:ascii="CordiaUPC" w:hAnsi="CordiaUPC" w:cs="CordiaUPC" w:hint="cs"/>
                <w:b/>
                <w:bCs/>
                <w:sz w:val="24"/>
                <w:szCs w:val="24"/>
                <w:lang w:val="en-US"/>
              </w:rPr>
              <w:t>Bank only</w:t>
            </w:r>
          </w:p>
        </w:tc>
      </w:tr>
      <w:tr w:rsidR="00B104EC" w:rsidRPr="005C619D" w14:paraId="5D3D9A52" w14:textId="77777777" w:rsidTr="00B866A2">
        <w:tc>
          <w:tcPr>
            <w:tcW w:w="1530" w:type="dxa"/>
          </w:tcPr>
          <w:p w14:paraId="75E7C33C" w14:textId="77777777" w:rsidR="00B104EC" w:rsidRPr="003E74D8" w:rsidRDefault="00B104EC" w:rsidP="00B104EC">
            <w:pPr>
              <w:spacing w:line="240" w:lineRule="exact"/>
              <w:rPr>
                <w:rFonts w:ascii="CordiaUPC" w:hAnsi="CordiaUPC" w:cs="CordiaUPC"/>
                <w:sz w:val="24"/>
                <w:szCs w:val="24"/>
              </w:rPr>
            </w:pPr>
          </w:p>
        </w:tc>
        <w:tc>
          <w:tcPr>
            <w:tcW w:w="1530" w:type="dxa"/>
            <w:gridSpan w:val="2"/>
          </w:tcPr>
          <w:p w14:paraId="75BE25B9" w14:textId="77777777" w:rsidR="00B104EC" w:rsidRPr="003E74D8" w:rsidRDefault="00B104EC" w:rsidP="00B104EC">
            <w:pPr>
              <w:spacing w:line="240" w:lineRule="exact"/>
              <w:ind w:left="-127" w:right="-99"/>
              <w:jc w:val="center"/>
              <w:rPr>
                <w:rFonts w:ascii="CordiaUPC" w:hAnsi="CordiaUPC" w:cs="CordiaUPC"/>
                <w:color w:val="000000"/>
                <w:sz w:val="24"/>
                <w:szCs w:val="24"/>
                <w:lang w:val="en-US" w:eastAsia="en-GB" w:bidi="th-TH"/>
              </w:rPr>
            </w:pPr>
          </w:p>
        </w:tc>
        <w:tc>
          <w:tcPr>
            <w:tcW w:w="11520" w:type="dxa"/>
            <w:gridSpan w:val="13"/>
          </w:tcPr>
          <w:p w14:paraId="5739BE12" w14:textId="11E6969A" w:rsidR="00B104EC" w:rsidRPr="003E74D8" w:rsidRDefault="00B104EC" w:rsidP="00B104EC">
            <w:pPr>
              <w:spacing w:line="240" w:lineRule="exact"/>
              <w:ind w:left="-127" w:right="-99"/>
              <w:jc w:val="center"/>
              <w:rPr>
                <w:rFonts w:ascii="CordiaUPC" w:hAnsi="CordiaUPC" w:cs="CordiaUPC"/>
                <w:sz w:val="24"/>
                <w:szCs w:val="24"/>
                <w:lang w:val="en-US"/>
              </w:rPr>
            </w:pPr>
            <w:r>
              <w:rPr>
                <w:rFonts w:ascii="CordiaUPC" w:hAnsi="CordiaUPC" w:cs="CordiaUPC"/>
                <w:color w:val="000000"/>
                <w:sz w:val="24"/>
                <w:szCs w:val="24"/>
                <w:lang w:val="en-US" w:eastAsia="en-GB" w:bidi="th-TH"/>
              </w:rPr>
              <w:t xml:space="preserve">30 June </w:t>
            </w:r>
            <w:r w:rsidRPr="003E74D8">
              <w:rPr>
                <w:rFonts w:ascii="CordiaUPC" w:hAnsi="CordiaUPC" w:cs="CordiaUPC" w:hint="cs"/>
                <w:color w:val="000000"/>
                <w:sz w:val="24"/>
                <w:szCs w:val="24"/>
                <w:lang w:val="en-US" w:eastAsia="en-GB" w:bidi="th-TH"/>
              </w:rPr>
              <w:t>202</w:t>
            </w:r>
            <w:r>
              <w:rPr>
                <w:rFonts w:ascii="CordiaUPC" w:hAnsi="CordiaUPC" w:cs="CordiaUPC"/>
                <w:color w:val="000000"/>
                <w:sz w:val="24"/>
                <w:szCs w:val="24"/>
                <w:lang w:val="en-US" w:eastAsia="en-GB" w:bidi="th-TH"/>
              </w:rPr>
              <w:t>1</w:t>
            </w:r>
          </w:p>
        </w:tc>
      </w:tr>
      <w:tr w:rsidR="00B104EC" w:rsidRPr="005C619D" w14:paraId="4E26B836" w14:textId="77777777" w:rsidTr="00B104EC">
        <w:tc>
          <w:tcPr>
            <w:tcW w:w="1530" w:type="dxa"/>
          </w:tcPr>
          <w:p w14:paraId="1F561734" w14:textId="77777777" w:rsidR="00B104EC" w:rsidRPr="003E74D8" w:rsidRDefault="00B104EC" w:rsidP="00B104EC">
            <w:pPr>
              <w:spacing w:line="240" w:lineRule="exact"/>
              <w:rPr>
                <w:rFonts w:ascii="CordiaUPC" w:hAnsi="CordiaUPC" w:cs="CordiaUPC"/>
                <w:sz w:val="24"/>
                <w:szCs w:val="24"/>
              </w:rPr>
            </w:pPr>
          </w:p>
        </w:tc>
        <w:tc>
          <w:tcPr>
            <w:tcW w:w="990" w:type="dxa"/>
          </w:tcPr>
          <w:p w14:paraId="44C4F072"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p>
        </w:tc>
        <w:tc>
          <w:tcPr>
            <w:tcW w:w="900" w:type="dxa"/>
            <w:gridSpan w:val="2"/>
          </w:tcPr>
          <w:p w14:paraId="726CF64D" w14:textId="77777777" w:rsidR="00B104EC" w:rsidRPr="003E74D8" w:rsidRDefault="00B104EC" w:rsidP="00B104EC">
            <w:pPr>
              <w:spacing w:line="240" w:lineRule="exact"/>
              <w:ind w:left="-127" w:right="-63"/>
              <w:jc w:val="center"/>
              <w:rPr>
                <w:rFonts w:ascii="CordiaUPC" w:hAnsi="CordiaUPC" w:cs="CordiaUPC"/>
                <w:b/>
                <w:bCs/>
                <w:sz w:val="24"/>
                <w:szCs w:val="24"/>
                <w:lang w:val="en-US"/>
              </w:rPr>
            </w:pPr>
          </w:p>
        </w:tc>
        <w:tc>
          <w:tcPr>
            <w:tcW w:w="2700" w:type="dxa"/>
            <w:gridSpan w:val="3"/>
          </w:tcPr>
          <w:p w14:paraId="524914FD" w14:textId="04DD1865" w:rsidR="00B104EC" w:rsidRPr="003E74D8" w:rsidRDefault="00B104EC" w:rsidP="00B104EC">
            <w:pPr>
              <w:spacing w:line="240" w:lineRule="exact"/>
              <w:ind w:left="-127" w:right="-63"/>
              <w:jc w:val="center"/>
              <w:rPr>
                <w:rFonts w:ascii="CordiaUPC" w:hAnsi="CordiaUPC" w:cs="CordiaUPC"/>
                <w:sz w:val="24"/>
                <w:szCs w:val="24"/>
              </w:rPr>
            </w:pPr>
            <w:r w:rsidRPr="003E74D8">
              <w:rPr>
                <w:rFonts w:ascii="CordiaUPC" w:hAnsi="CordiaUPC" w:cs="CordiaUPC" w:hint="cs"/>
                <w:b/>
                <w:bCs/>
                <w:sz w:val="24"/>
                <w:szCs w:val="24"/>
                <w:lang w:val="en-US"/>
              </w:rPr>
              <w:t>Cost</w:t>
            </w:r>
          </w:p>
        </w:tc>
        <w:tc>
          <w:tcPr>
            <w:tcW w:w="3701" w:type="dxa"/>
            <w:gridSpan w:val="4"/>
          </w:tcPr>
          <w:p w14:paraId="58B70400" w14:textId="77777777" w:rsidR="00B104EC" w:rsidRPr="003E74D8" w:rsidRDefault="00B104EC" w:rsidP="00B104EC">
            <w:pPr>
              <w:spacing w:line="240" w:lineRule="exact"/>
              <w:ind w:left="-127" w:right="-63"/>
              <w:jc w:val="center"/>
              <w:rPr>
                <w:rFonts w:ascii="CordiaUPC" w:hAnsi="CordiaUPC" w:cs="CordiaUPC"/>
                <w:sz w:val="24"/>
                <w:szCs w:val="24"/>
              </w:rPr>
            </w:pPr>
            <w:r w:rsidRPr="003E74D8">
              <w:rPr>
                <w:rFonts w:ascii="CordiaUPC" w:hAnsi="CordiaUPC" w:cs="CordiaUPC" w:hint="cs"/>
                <w:b/>
                <w:bCs/>
                <w:sz w:val="24"/>
                <w:szCs w:val="24"/>
                <w:lang w:val="en-US"/>
              </w:rPr>
              <w:t>Accumulated depreciation</w:t>
            </w:r>
          </w:p>
        </w:tc>
        <w:tc>
          <w:tcPr>
            <w:tcW w:w="3679" w:type="dxa"/>
            <w:gridSpan w:val="4"/>
          </w:tcPr>
          <w:p w14:paraId="002168E4" w14:textId="77777777" w:rsidR="00B104EC" w:rsidRPr="003E74D8" w:rsidRDefault="00B104EC" w:rsidP="00B104EC">
            <w:pPr>
              <w:spacing w:line="240" w:lineRule="exact"/>
              <w:ind w:left="-127" w:right="-63"/>
              <w:jc w:val="center"/>
              <w:rPr>
                <w:rFonts w:ascii="CordiaUPC" w:hAnsi="CordiaUPC" w:cs="CordiaUPC"/>
                <w:b/>
                <w:bCs/>
                <w:sz w:val="24"/>
                <w:szCs w:val="24"/>
                <w:lang w:val="en-US"/>
              </w:rPr>
            </w:pPr>
            <w:r w:rsidRPr="003E74D8">
              <w:rPr>
                <w:rFonts w:ascii="CordiaUPC" w:hAnsi="CordiaUPC" w:cs="CordiaUPC" w:hint="cs"/>
                <w:b/>
                <w:bCs/>
                <w:sz w:val="24"/>
                <w:szCs w:val="24"/>
                <w:lang w:val="en-US"/>
              </w:rPr>
              <w:t>Allowance</w:t>
            </w:r>
            <w:r w:rsidRPr="003E74D8">
              <w:rPr>
                <w:rFonts w:ascii="CordiaUPC" w:hAnsi="CordiaUPC" w:cs="CordiaUPC" w:hint="cs"/>
                <w:b/>
                <w:bCs/>
                <w:sz w:val="24"/>
                <w:szCs w:val="24"/>
              </w:rPr>
              <w:t xml:space="preserve"> for impairment losses</w:t>
            </w:r>
          </w:p>
        </w:tc>
        <w:tc>
          <w:tcPr>
            <w:tcW w:w="1080" w:type="dxa"/>
            <w:vAlign w:val="center"/>
          </w:tcPr>
          <w:p w14:paraId="1CC1B418" w14:textId="77777777" w:rsidR="00B104EC" w:rsidRPr="003E74D8" w:rsidRDefault="00B104EC" w:rsidP="00B104EC">
            <w:pPr>
              <w:spacing w:line="240" w:lineRule="exact"/>
              <w:ind w:left="-127" w:right="-99"/>
              <w:jc w:val="center"/>
              <w:rPr>
                <w:rFonts w:ascii="CordiaUPC" w:hAnsi="CordiaUPC" w:cs="CordiaUPC"/>
                <w:sz w:val="24"/>
                <w:szCs w:val="24"/>
                <w:lang w:val="en-US"/>
              </w:rPr>
            </w:pPr>
          </w:p>
        </w:tc>
      </w:tr>
      <w:tr w:rsidR="00B104EC" w:rsidRPr="005C619D" w14:paraId="69ADF0B5" w14:textId="77777777" w:rsidTr="00B104EC">
        <w:tc>
          <w:tcPr>
            <w:tcW w:w="1530" w:type="dxa"/>
          </w:tcPr>
          <w:p w14:paraId="3E75E062" w14:textId="77777777" w:rsidR="00B104EC" w:rsidRPr="003E74D8" w:rsidRDefault="00B104EC" w:rsidP="00B104EC">
            <w:pPr>
              <w:spacing w:line="240" w:lineRule="exact"/>
              <w:rPr>
                <w:rFonts w:ascii="CordiaUPC" w:hAnsi="CordiaUPC" w:cs="CordiaUPC"/>
                <w:sz w:val="24"/>
                <w:szCs w:val="24"/>
              </w:rPr>
            </w:pPr>
          </w:p>
        </w:tc>
        <w:tc>
          <w:tcPr>
            <w:tcW w:w="990" w:type="dxa"/>
          </w:tcPr>
          <w:p w14:paraId="4B2DF79A" w14:textId="77777777" w:rsidR="00B104EC" w:rsidRPr="003E74D8" w:rsidRDefault="00B104EC" w:rsidP="00B104EC">
            <w:pPr>
              <w:spacing w:line="240" w:lineRule="exact"/>
              <w:ind w:left="-127" w:right="-63"/>
              <w:jc w:val="center"/>
              <w:rPr>
                <w:rFonts w:ascii="CordiaUPC" w:hAnsi="CordiaUPC" w:cs="CordiaUPC"/>
                <w:sz w:val="24"/>
                <w:szCs w:val="24"/>
                <w:lang w:val="en-US"/>
              </w:rPr>
            </w:pPr>
          </w:p>
        </w:tc>
        <w:tc>
          <w:tcPr>
            <w:tcW w:w="900" w:type="dxa"/>
            <w:gridSpan w:val="2"/>
          </w:tcPr>
          <w:p w14:paraId="3D80AD48"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tcPr>
          <w:p w14:paraId="686E91A5" w14:textId="77777777" w:rsidR="00B104EC" w:rsidRPr="003E74D8" w:rsidRDefault="00B104EC" w:rsidP="00B104EC">
            <w:pPr>
              <w:spacing w:line="240" w:lineRule="exact"/>
              <w:ind w:left="-101" w:right="-63"/>
              <w:jc w:val="center"/>
              <w:rPr>
                <w:rFonts w:ascii="CordiaUPC" w:hAnsi="CordiaUPC" w:cs="CordiaUPC"/>
                <w:sz w:val="24"/>
                <w:szCs w:val="24"/>
              </w:rPr>
            </w:pPr>
          </w:p>
        </w:tc>
        <w:tc>
          <w:tcPr>
            <w:tcW w:w="990" w:type="dxa"/>
          </w:tcPr>
          <w:p w14:paraId="4FED4921" w14:textId="5931D96A" w:rsidR="00B104EC" w:rsidRPr="003E74D8" w:rsidRDefault="00B104EC" w:rsidP="00B104EC">
            <w:pPr>
              <w:spacing w:line="240" w:lineRule="exact"/>
              <w:ind w:left="-101" w:right="-63"/>
              <w:jc w:val="center"/>
              <w:rPr>
                <w:rFonts w:ascii="CordiaUPC" w:hAnsi="CordiaUPC" w:cs="CordiaUPC"/>
                <w:sz w:val="24"/>
                <w:szCs w:val="24"/>
              </w:rPr>
            </w:pPr>
          </w:p>
        </w:tc>
        <w:tc>
          <w:tcPr>
            <w:tcW w:w="810" w:type="dxa"/>
          </w:tcPr>
          <w:p w14:paraId="5D1B5BB1"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tcPr>
          <w:p w14:paraId="7D9973EF"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86" w:type="dxa"/>
          </w:tcPr>
          <w:p w14:paraId="0301817A"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1065" w:type="dxa"/>
          </w:tcPr>
          <w:p w14:paraId="6BD0DD4A" w14:textId="77777777" w:rsidR="00B104EC" w:rsidRPr="003E74D8" w:rsidRDefault="00B104EC" w:rsidP="00B104EC">
            <w:pPr>
              <w:spacing w:line="240" w:lineRule="exact"/>
              <w:ind w:left="-101" w:right="-63"/>
              <w:jc w:val="center"/>
              <w:rPr>
                <w:rFonts w:ascii="CordiaUPC" w:hAnsi="CordiaUPC" w:cs="CordiaUPC"/>
                <w:sz w:val="24"/>
                <w:szCs w:val="24"/>
              </w:rPr>
            </w:pPr>
            <w:r w:rsidRPr="003E74D8">
              <w:rPr>
                <w:rFonts w:ascii="CordiaUPC" w:hAnsi="CordiaUPC" w:cs="CordiaUPC" w:hint="cs"/>
                <w:sz w:val="24"/>
                <w:szCs w:val="24"/>
              </w:rPr>
              <w:t>Disposals/</w:t>
            </w:r>
          </w:p>
        </w:tc>
        <w:tc>
          <w:tcPr>
            <w:tcW w:w="750" w:type="dxa"/>
          </w:tcPr>
          <w:p w14:paraId="46C65406"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889" w:type="dxa"/>
            <w:vAlign w:val="bottom"/>
          </w:tcPr>
          <w:p w14:paraId="41924990"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p>
        </w:tc>
        <w:tc>
          <w:tcPr>
            <w:tcW w:w="1005" w:type="dxa"/>
            <w:vAlign w:val="bottom"/>
          </w:tcPr>
          <w:p w14:paraId="241CFBEC"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92" w:type="dxa"/>
            <w:vAlign w:val="bottom"/>
          </w:tcPr>
          <w:p w14:paraId="06F941B6" w14:textId="77777777" w:rsidR="00B104EC" w:rsidRPr="003E74D8" w:rsidRDefault="00B104EC" w:rsidP="00B104EC">
            <w:pPr>
              <w:spacing w:line="240" w:lineRule="exact"/>
              <w:ind w:left="-127" w:right="-63"/>
              <w:jc w:val="center"/>
              <w:rPr>
                <w:rFonts w:ascii="CordiaUPC" w:hAnsi="CordiaUPC" w:cs="CordiaUPC"/>
                <w:sz w:val="24"/>
                <w:szCs w:val="24"/>
                <w:lang w:val="en-US"/>
              </w:rPr>
            </w:pPr>
          </w:p>
        </w:tc>
        <w:tc>
          <w:tcPr>
            <w:tcW w:w="793" w:type="dxa"/>
            <w:vAlign w:val="bottom"/>
          </w:tcPr>
          <w:p w14:paraId="235AA6B4" w14:textId="77777777" w:rsidR="00B104EC" w:rsidRPr="003E74D8" w:rsidRDefault="00B104EC" w:rsidP="00B104EC">
            <w:pPr>
              <w:spacing w:line="240" w:lineRule="exact"/>
              <w:ind w:left="-127" w:right="-63"/>
              <w:jc w:val="center"/>
              <w:rPr>
                <w:rFonts w:ascii="CordiaUPC" w:hAnsi="CordiaUPC" w:cs="CordiaUPC"/>
                <w:sz w:val="24"/>
                <w:szCs w:val="24"/>
                <w:lang w:val="en-US"/>
              </w:rPr>
            </w:pPr>
          </w:p>
        </w:tc>
        <w:tc>
          <w:tcPr>
            <w:tcW w:w="1080" w:type="dxa"/>
            <w:vAlign w:val="bottom"/>
          </w:tcPr>
          <w:p w14:paraId="67BA1B15" w14:textId="77777777" w:rsidR="00B104EC" w:rsidRPr="003E74D8" w:rsidRDefault="00B104EC" w:rsidP="00B104EC">
            <w:pPr>
              <w:spacing w:line="240" w:lineRule="exact"/>
              <w:ind w:left="-127" w:right="-99"/>
              <w:jc w:val="center"/>
              <w:rPr>
                <w:rFonts w:ascii="CordiaUPC" w:hAnsi="CordiaUPC" w:cs="CordiaUPC"/>
                <w:sz w:val="24"/>
                <w:szCs w:val="24"/>
                <w:lang w:val="en-US"/>
              </w:rPr>
            </w:pPr>
          </w:p>
        </w:tc>
      </w:tr>
      <w:tr w:rsidR="00B104EC" w:rsidRPr="005C619D" w14:paraId="1AD1A113" w14:textId="77777777" w:rsidTr="00B104EC">
        <w:tc>
          <w:tcPr>
            <w:tcW w:w="1530" w:type="dxa"/>
          </w:tcPr>
          <w:p w14:paraId="50F8482A" w14:textId="77777777" w:rsidR="00B104EC" w:rsidRPr="003E74D8" w:rsidRDefault="00B104EC" w:rsidP="00B104EC">
            <w:pPr>
              <w:spacing w:line="240" w:lineRule="exact"/>
              <w:rPr>
                <w:rFonts w:ascii="CordiaUPC" w:hAnsi="CordiaUPC" w:cs="CordiaUPC"/>
                <w:sz w:val="24"/>
                <w:szCs w:val="24"/>
              </w:rPr>
            </w:pPr>
          </w:p>
        </w:tc>
        <w:tc>
          <w:tcPr>
            <w:tcW w:w="990" w:type="dxa"/>
          </w:tcPr>
          <w:p w14:paraId="5FF54920"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gridSpan w:val="2"/>
          </w:tcPr>
          <w:p w14:paraId="6003309B"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tcPr>
          <w:p w14:paraId="5D740850" w14:textId="77777777" w:rsidR="00B104EC" w:rsidRPr="003E74D8" w:rsidRDefault="00B104EC" w:rsidP="00B104EC">
            <w:pPr>
              <w:spacing w:line="240" w:lineRule="exact"/>
              <w:ind w:left="-101" w:right="-63"/>
              <w:jc w:val="center"/>
              <w:rPr>
                <w:rFonts w:ascii="CordiaUPC" w:hAnsi="CordiaUPC" w:cs="CordiaUPC"/>
                <w:sz w:val="24"/>
                <w:szCs w:val="24"/>
                <w:cs/>
                <w:lang w:bidi="th-TH"/>
              </w:rPr>
            </w:pPr>
          </w:p>
        </w:tc>
        <w:tc>
          <w:tcPr>
            <w:tcW w:w="990" w:type="dxa"/>
          </w:tcPr>
          <w:p w14:paraId="6301AA57" w14:textId="74D6547C" w:rsidR="00B104EC" w:rsidRPr="003E74D8" w:rsidRDefault="00B104EC" w:rsidP="00B104EC">
            <w:pPr>
              <w:spacing w:line="240" w:lineRule="exact"/>
              <w:ind w:left="-101" w:right="-63"/>
              <w:jc w:val="center"/>
              <w:rPr>
                <w:rFonts w:ascii="CordiaUPC" w:hAnsi="CordiaUPC" w:cs="CordiaUPC"/>
                <w:sz w:val="24"/>
                <w:szCs w:val="24"/>
              </w:rPr>
            </w:pPr>
          </w:p>
        </w:tc>
        <w:tc>
          <w:tcPr>
            <w:tcW w:w="810" w:type="dxa"/>
          </w:tcPr>
          <w:p w14:paraId="51F0B8A0"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tcPr>
          <w:p w14:paraId="1AE7B6FB"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86" w:type="dxa"/>
          </w:tcPr>
          <w:p w14:paraId="46638164"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1065" w:type="dxa"/>
          </w:tcPr>
          <w:p w14:paraId="7267BABB" w14:textId="77777777" w:rsidR="00B104EC" w:rsidRPr="003E74D8" w:rsidRDefault="00B104EC" w:rsidP="00B104EC">
            <w:pPr>
              <w:spacing w:line="240" w:lineRule="exact"/>
              <w:ind w:left="-101" w:right="-63"/>
              <w:jc w:val="center"/>
              <w:rPr>
                <w:rFonts w:ascii="CordiaUPC" w:hAnsi="CordiaUPC" w:cs="CordiaUPC"/>
                <w:sz w:val="24"/>
                <w:szCs w:val="24"/>
              </w:rPr>
            </w:pPr>
            <w:r w:rsidRPr="003E74D8">
              <w:rPr>
                <w:rFonts w:ascii="CordiaUPC" w:hAnsi="CordiaUPC" w:cs="CordiaUPC" w:hint="cs"/>
                <w:sz w:val="24"/>
                <w:szCs w:val="24"/>
              </w:rPr>
              <w:t>written-off/</w:t>
            </w:r>
          </w:p>
        </w:tc>
        <w:tc>
          <w:tcPr>
            <w:tcW w:w="750" w:type="dxa"/>
          </w:tcPr>
          <w:p w14:paraId="10739D3C"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889" w:type="dxa"/>
            <w:vAlign w:val="bottom"/>
          </w:tcPr>
          <w:p w14:paraId="3E63BFAB"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p>
        </w:tc>
        <w:tc>
          <w:tcPr>
            <w:tcW w:w="1005" w:type="dxa"/>
            <w:vAlign w:val="bottom"/>
          </w:tcPr>
          <w:p w14:paraId="13BCD7CB" w14:textId="10E8190F" w:rsidR="00B104EC" w:rsidRPr="003E74D8" w:rsidRDefault="00B104EC" w:rsidP="00B104EC">
            <w:pPr>
              <w:spacing w:line="240" w:lineRule="exact"/>
              <w:ind w:left="-127" w:right="-63"/>
              <w:jc w:val="center"/>
              <w:rPr>
                <w:rFonts w:ascii="CordiaUPC" w:hAnsi="CordiaUPC" w:cs="CordiaUPC"/>
                <w:sz w:val="24"/>
                <w:szCs w:val="24"/>
              </w:rPr>
            </w:pPr>
          </w:p>
        </w:tc>
        <w:tc>
          <w:tcPr>
            <w:tcW w:w="992" w:type="dxa"/>
            <w:vAlign w:val="bottom"/>
          </w:tcPr>
          <w:p w14:paraId="4EAF43F6" w14:textId="77777777" w:rsidR="00B104EC" w:rsidRPr="003E74D8" w:rsidRDefault="00B104EC" w:rsidP="00B104EC">
            <w:pPr>
              <w:spacing w:line="240" w:lineRule="exact"/>
              <w:ind w:left="-127" w:right="-63"/>
              <w:jc w:val="center"/>
              <w:rPr>
                <w:rFonts w:ascii="CordiaUPC" w:hAnsi="CordiaUPC" w:cs="CordiaUPC"/>
                <w:sz w:val="24"/>
                <w:szCs w:val="24"/>
                <w:lang w:val="en-US"/>
              </w:rPr>
            </w:pPr>
          </w:p>
        </w:tc>
        <w:tc>
          <w:tcPr>
            <w:tcW w:w="793" w:type="dxa"/>
            <w:vAlign w:val="bottom"/>
          </w:tcPr>
          <w:p w14:paraId="34CF1D91" w14:textId="77777777" w:rsidR="00B104EC" w:rsidRPr="003E74D8" w:rsidRDefault="00B104EC" w:rsidP="00B104EC">
            <w:pPr>
              <w:spacing w:line="240" w:lineRule="exact"/>
              <w:ind w:left="-127" w:right="-63"/>
              <w:jc w:val="center"/>
              <w:rPr>
                <w:rFonts w:ascii="CordiaUPC" w:hAnsi="CordiaUPC" w:cs="CordiaUPC"/>
                <w:sz w:val="24"/>
                <w:szCs w:val="24"/>
                <w:lang w:val="en-US"/>
              </w:rPr>
            </w:pPr>
          </w:p>
        </w:tc>
        <w:tc>
          <w:tcPr>
            <w:tcW w:w="1080" w:type="dxa"/>
            <w:vAlign w:val="bottom"/>
          </w:tcPr>
          <w:p w14:paraId="08AE1E6B" w14:textId="77777777" w:rsidR="00B104EC" w:rsidRPr="003E74D8" w:rsidRDefault="00B104EC" w:rsidP="00B104EC">
            <w:pPr>
              <w:spacing w:line="240" w:lineRule="exact"/>
              <w:ind w:left="-127" w:right="-99"/>
              <w:jc w:val="center"/>
              <w:rPr>
                <w:rFonts w:ascii="CordiaUPC" w:hAnsi="CordiaUPC" w:cs="CordiaUPC"/>
                <w:sz w:val="24"/>
                <w:szCs w:val="24"/>
                <w:lang w:val="en-US"/>
              </w:rPr>
            </w:pPr>
          </w:p>
        </w:tc>
      </w:tr>
      <w:tr w:rsidR="00B104EC" w:rsidRPr="005C619D" w14:paraId="6ED6F621" w14:textId="77777777" w:rsidTr="00B104EC">
        <w:tc>
          <w:tcPr>
            <w:tcW w:w="1530" w:type="dxa"/>
          </w:tcPr>
          <w:p w14:paraId="771D2433" w14:textId="77777777" w:rsidR="00B104EC" w:rsidRPr="003E74D8" w:rsidRDefault="00B104EC" w:rsidP="00B104EC">
            <w:pPr>
              <w:spacing w:line="240" w:lineRule="exact"/>
              <w:rPr>
                <w:rFonts w:ascii="CordiaUPC" w:hAnsi="CordiaUPC" w:cs="CordiaUPC"/>
                <w:sz w:val="24"/>
                <w:szCs w:val="24"/>
              </w:rPr>
            </w:pPr>
          </w:p>
        </w:tc>
        <w:tc>
          <w:tcPr>
            <w:tcW w:w="990" w:type="dxa"/>
          </w:tcPr>
          <w:p w14:paraId="3402B19D" w14:textId="77777777" w:rsidR="00B104EC" w:rsidRPr="003E74D8" w:rsidRDefault="00B104EC" w:rsidP="00B104EC">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Net book</w:t>
            </w:r>
          </w:p>
        </w:tc>
        <w:tc>
          <w:tcPr>
            <w:tcW w:w="900" w:type="dxa"/>
            <w:gridSpan w:val="2"/>
          </w:tcPr>
          <w:p w14:paraId="66649BE4"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tcPr>
          <w:p w14:paraId="293A04B5" w14:textId="77777777" w:rsidR="00B104EC" w:rsidRPr="003E74D8" w:rsidRDefault="00B104EC" w:rsidP="00B104EC">
            <w:pPr>
              <w:spacing w:line="240" w:lineRule="exact"/>
              <w:ind w:left="-101" w:right="-63"/>
              <w:jc w:val="center"/>
              <w:rPr>
                <w:rFonts w:ascii="CordiaUPC" w:hAnsi="CordiaUPC" w:cs="CordiaUPC"/>
                <w:sz w:val="24"/>
                <w:szCs w:val="24"/>
              </w:rPr>
            </w:pPr>
          </w:p>
        </w:tc>
        <w:tc>
          <w:tcPr>
            <w:tcW w:w="990" w:type="dxa"/>
          </w:tcPr>
          <w:p w14:paraId="475C2BFD" w14:textId="476FDB39" w:rsidR="00B104EC" w:rsidRPr="003E74D8" w:rsidRDefault="00B104EC" w:rsidP="00B104EC">
            <w:pPr>
              <w:spacing w:line="240" w:lineRule="exact"/>
              <w:ind w:left="-101" w:right="-63"/>
              <w:jc w:val="center"/>
              <w:rPr>
                <w:rFonts w:ascii="CordiaUPC" w:hAnsi="CordiaUPC" w:cs="CordiaUPC"/>
                <w:sz w:val="24"/>
                <w:szCs w:val="24"/>
              </w:rPr>
            </w:pPr>
          </w:p>
        </w:tc>
        <w:tc>
          <w:tcPr>
            <w:tcW w:w="810" w:type="dxa"/>
          </w:tcPr>
          <w:p w14:paraId="36107050"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tcPr>
          <w:p w14:paraId="2FB17A04"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86" w:type="dxa"/>
          </w:tcPr>
          <w:p w14:paraId="46A2B3D5"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1065" w:type="dxa"/>
          </w:tcPr>
          <w:p w14:paraId="6AD9DE0C" w14:textId="77777777" w:rsidR="00B104EC" w:rsidRPr="003E74D8" w:rsidRDefault="00B104EC" w:rsidP="00B104EC">
            <w:pPr>
              <w:spacing w:line="240" w:lineRule="exact"/>
              <w:ind w:left="-101" w:right="-63"/>
              <w:jc w:val="center"/>
              <w:rPr>
                <w:rFonts w:ascii="CordiaUPC" w:hAnsi="CordiaUPC" w:cs="CordiaUPC"/>
                <w:sz w:val="24"/>
                <w:szCs w:val="24"/>
              </w:rPr>
            </w:pPr>
            <w:r w:rsidRPr="003E74D8">
              <w:rPr>
                <w:rFonts w:ascii="CordiaUPC" w:hAnsi="CordiaUPC" w:cs="CordiaUPC" w:hint="cs"/>
                <w:sz w:val="24"/>
                <w:szCs w:val="24"/>
                <w:lang w:val="en-US"/>
              </w:rPr>
              <w:t>transfers out/</w:t>
            </w:r>
          </w:p>
        </w:tc>
        <w:tc>
          <w:tcPr>
            <w:tcW w:w="750" w:type="dxa"/>
          </w:tcPr>
          <w:p w14:paraId="4328733C"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889" w:type="dxa"/>
            <w:vAlign w:val="bottom"/>
          </w:tcPr>
          <w:p w14:paraId="01D9AED3"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p>
        </w:tc>
        <w:tc>
          <w:tcPr>
            <w:tcW w:w="1005" w:type="dxa"/>
          </w:tcPr>
          <w:p w14:paraId="171488F5" w14:textId="5B6590E1" w:rsidR="00B104EC" w:rsidRPr="003E74D8" w:rsidRDefault="00B104EC" w:rsidP="00B104EC">
            <w:pPr>
              <w:spacing w:line="240" w:lineRule="exact"/>
              <w:ind w:left="-109" w:right="-108"/>
              <w:jc w:val="center"/>
              <w:rPr>
                <w:rFonts w:ascii="CordiaUPC" w:hAnsi="CordiaUPC" w:cs="CordiaUPC"/>
                <w:sz w:val="24"/>
                <w:szCs w:val="24"/>
              </w:rPr>
            </w:pPr>
            <w:r>
              <w:rPr>
                <w:rFonts w:ascii="CordiaUPC" w:hAnsi="CordiaUPC" w:cs="CordiaUPC"/>
                <w:sz w:val="24"/>
                <w:szCs w:val="24"/>
              </w:rPr>
              <w:t>L</w:t>
            </w:r>
            <w:r w:rsidRPr="003E74D8">
              <w:rPr>
                <w:rFonts w:ascii="CordiaUPC" w:hAnsi="CordiaUPC" w:cs="CordiaUPC" w:hint="cs"/>
                <w:sz w:val="24"/>
                <w:szCs w:val="24"/>
              </w:rPr>
              <w:t>oss on</w:t>
            </w:r>
          </w:p>
        </w:tc>
        <w:tc>
          <w:tcPr>
            <w:tcW w:w="992" w:type="dxa"/>
            <w:vAlign w:val="bottom"/>
          </w:tcPr>
          <w:p w14:paraId="09D6CA3E" w14:textId="77777777" w:rsidR="00B104EC" w:rsidRPr="003E74D8" w:rsidRDefault="00B104EC" w:rsidP="00B104EC">
            <w:pPr>
              <w:spacing w:line="240" w:lineRule="exact"/>
              <w:ind w:left="-127" w:right="-63"/>
              <w:jc w:val="center"/>
              <w:rPr>
                <w:rFonts w:ascii="CordiaUPC" w:hAnsi="CordiaUPC" w:cs="CordiaUPC"/>
                <w:sz w:val="24"/>
                <w:szCs w:val="24"/>
                <w:lang w:val="en-US"/>
              </w:rPr>
            </w:pPr>
          </w:p>
        </w:tc>
        <w:tc>
          <w:tcPr>
            <w:tcW w:w="793" w:type="dxa"/>
            <w:vAlign w:val="bottom"/>
          </w:tcPr>
          <w:p w14:paraId="10196F96" w14:textId="77777777" w:rsidR="00B104EC" w:rsidRPr="003E74D8" w:rsidRDefault="00B104EC" w:rsidP="00B104EC">
            <w:pPr>
              <w:spacing w:line="240" w:lineRule="exact"/>
              <w:ind w:left="-127" w:right="-63"/>
              <w:jc w:val="center"/>
              <w:rPr>
                <w:rFonts w:ascii="CordiaUPC" w:hAnsi="CordiaUPC" w:cs="CordiaUPC"/>
                <w:sz w:val="24"/>
                <w:szCs w:val="24"/>
                <w:lang w:val="en-US"/>
              </w:rPr>
            </w:pPr>
          </w:p>
        </w:tc>
        <w:tc>
          <w:tcPr>
            <w:tcW w:w="1080" w:type="dxa"/>
            <w:vAlign w:val="center"/>
          </w:tcPr>
          <w:p w14:paraId="3ADA96C6" w14:textId="77777777" w:rsidR="00B104EC" w:rsidRPr="003E74D8" w:rsidRDefault="00B104EC" w:rsidP="00B104EC">
            <w:pPr>
              <w:spacing w:line="240" w:lineRule="exact"/>
              <w:ind w:left="-127" w:right="-99"/>
              <w:jc w:val="center"/>
              <w:rPr>
                <w:rFonts w:ascii="CordiaUPC" w:hAnsi="CordiaUPC" w:cs="CordiaUPC"/>
                <w:sz w:val="24"/>
                <w:szCs w:val="24"/>
                <w:lang w:val="en-US"/>
              </w:rPr>
            </w:pPr>
            <w:r w:rsidRPr="003E74D8">
              <w:rPr>
                <w:rFonts w:ascii="CordiaUPC" w:hAnsi="CordiaUPC" w:cs="CordiaUPC" w:hint="cs"/>
                <w:sz w:val="24"/>
                <w:szCs w:val="24"/>
                <w:lang w:val="en-US"/>
              </w:rPr>
              <w:t>Net book</w:t>
            </w:r>
          </w:p>
        </w:tc>
      </w:tr>
      <w:tr w:rsidR="00B104EC" w:rsidRPr="005C619D" w14:paraId="4075CE72" w14:textId="77777777" w:rsidTr="00B104EC">
        <w:tc>
          <w:tcPr>
            <w:tcW w:w="1530" w:type="dxa"/>
          </w:tcPr>
          <w:p w14:paraId="47AD45C7" w14:textId="77777777" w:rsidR="00B104EC" w:rsidRPr="003E74D8" w:rsidRDefault="00B104EC" w:rsidP="00B104EC">
            <w:pPr>
              <w:spacing w:line="240" w:lineRule="exact"/>
              <w:rPr>
                <w:rFonts w:ascii="CordiaUPC" w:hAnsi="CordiaUPC" w:cs="CordiaUPC"/>
                <w:sz w:val="24"/>
                <w:szCs w:val="24"/>
              </w:rPr>
            </w:pPr>
          </w:p>
        </w:tc>
        <w:tc>
          <w:tcPr>
            <w:tcW w:w="990" w:type="dxa"/>
          </w:tcPr>
          <w:p w14:paraId="5D5AAB73" w14:textId="77777777" w:rsidR="00B104EC" w:rsidRPr="003E74D8" w:rsidRDefault="00B104EC" w:rsidP="00B104EC">
            <w:pPr>
              <w:spacing w:line="240" w:lineRule="exact"/>
              <w:ind w:left="-127" w:right="-63"/>
              <w:jc w:val="center"/>
              <w:rPr>
                <w:rFonts w:ascii="CordiaUPC" w:hAnsi="CordiaUPC" w:cs="CordiaUPC"/>
                <w:sz w:val="24"/>
                <w:szCs w:val="24"/>
              </w:rPr>
            </w:pPr>
            <w:r w:rsidRPr="003E74D8">
              <w:rPr>
                <w:rFonts w:ascii="CordiaUPC" w:eastAsia="Angsana New" w:hAnsi="CordiaUPC" w:cs="CordiaUPC" w:hint="cs"/>
                <w:kern w:val="28"/>
                <w:sz w:val="24"/>
                <w:szCs w:val="24"/>
              </w:rPr>
              <w:t>value as at</w:t>
            </w:r>
          </w:p>
        </w:tc>
        <w:tc>
          <w:tcPr>
            <w:tcW w:w="900" w:type="dxa"/>
            <w:gridSpan w:val="2"/>
          </w:tcPr>
          <w:p w14:paraId="7A70318B"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tcPr>
          <w:p w14:paraId="1393DAC3" w14:textId="77777777" w:rsidR="00B104EC" w:rsidRPr="003E74D8" w:rsidRDefault="00B104EC" w:rsidP="00B104EC">
            <w:pPr>
              <w:spacing w:line="240" w:lineRule="exact"/>
              <w:ind w:left="-101" w:right="-63"/>
              <w:jc w:val="center"/>
              <w:rPr>
                <w:rFonts w:ascii="CordiaUPC" w:hAnsi="CordiaUPC" w:cs="CordiaUPC"/>
                <w:sz w:val="24"/>
                <w:szCs w:val="24"/>
              </w:rPr>
            </w:pPr>
          </w:p>
        </w:tc>
        <w:tc>
          <w:tcPr>
            <w:tcW w:w="990" w:type="dxa"/>
          </w:tcPr>
          <w:p w14:paraId="7D618D7C" w14:textId="31D355EB" w:rsidR="00B104EC" w:rsidRPr="003E74D8" w:rsidRDefault="00B104EC" w:rsidP="00B104EC">
            <w:pPr>
              <w:spacing w:line="240" w:lineRule="exact"/>
              <w:ind w:left="-101" w:right="-63"/>
              <w:jc w:val="center"/>
              <w:rPr>
                <w:rFonts w:ascii="CordiaUPC" w:hAnsi="CordiaUPC" w:cs="CordiaUPC"/>
                <w:sz w:val="24"/>
                <w:szCs w:val="24"/>
              </w:rPr>
            </w:pPr>
            <w:r w:rsidRPr="003E74D8">
              <w:rPr>
                <w:rFonts w:ascii="CordiaUPC" w:hAnsi="CordiaUPC" w:cs="CordiaUPC" w:hint="cs"/>
                <w:sz w:val="24"/>
                <w:szCs w:val="24"/>
              </w:rPr>
              <w:t>Disposals/</w:t>
            </w:r>
          </w:p>
        </w:tc>
        <w:tc>
          <w:tcPr>
            <w:tcW w:w="810" w:type="dxa"/>
          </w:tcPr>
          <w:p w14:paraId="227DBA3F"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00" w:type="dxa"/>
          </w:tcPr>
          <w:p w14:paraId="4C5EC174"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986" w:type="dxa"/>
            <w:vAlign w:val="bottom"/>
          </w:tcPr>
          <w:p w14:paraId="6A304C51"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p>
        </w:tc>
        <w:tc>
          <w:tcPr>
            <w:tcW w:w="1065" w:type="dxa"/>
            <w:vAlign w:val="bottom"/>
          </w:tcPr>
          <w:p w14:paraId="59EC9CB6" w14:textId="77777777" w:rsidR="00B104EC" w:rsidRPr="003E74D8" w:rsidRDefault="00B104EC" w:rsidP="00B104EC">
            <w:pPr>
              <w:spacing w:line="240" w:lineRule="exact"/>
              <w:ind w:left="-101" w:right="-63"/>
              <w:jc w:val="center"/>
              <w:rPr>
                <w:rFonts w:ascii="CordiaUPC" w:hAnsi="CordiaUPC" w:cs="CordiaUPC"/>
                <w:sz w:val="24"/>
                <w:szCs w:val="24"/>
                <w:rtl/>
                <w:cs/>
                <w:lang w:val="en-US"/>
              </w:rPr>
            </w:pPr>
            <w:r w:rsidRPr="003E74D8">
              <w:rPr>
                <w:rFonts w:ascii="CordiaUPC" w:hAnsi="CordiaUPC" w:cs="CordiaUPC" w:hint="cs"/>
                <w:sz w:val="24"/>
                <w:szCs w:val="24"/>
                <w:lang w:val="en-US"/>
              </w:rPr>
              <w:t>adjustments</w:t>
            </w:r>
          </w:p>
        </w:tc>
        <w:tc>
          <w:tcPr>
            <w:tcW w:w="750" w:type="dxa"/>
          </w:tcPr>
          <w:p w14:paraId="6544D16D" w14:textId="77777777" w:rsidR="00B104EC" w:rsidRPr="003E74D8" w:rsidRDefault="00B104EC" w:rsidP="00B104EC">
            <w:pPr>
              <w:spacing w:line="240" w:lineRule="exact"/>
              <w:ind w:left="-127" w:right="-63"/>
              <w:jc w:val="center"/>
              <w:rPr>
                <w:rFonts w:ascii="CordiaUPC" w:hAnsi="CordiaUPC" w:cs="CordiaUPC"/>
                <w:sz w:val="24"/>
                <w:szCs w:val="24"/>
              </w:rPr>
            </w:pPr>
          </w:p>
        </w:tc>
        <w:tc>
          <w:tcPr>
            <w:tcW w:w="889" w:type="dxa"/>
            <w:vAlign w:val="bottom"/>
          </w:tcPr>
          <w:p w14:paraId="1C231E3D"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p>
        </w:tc>
        <w:tc>
          <w:tcPr>
            <w:tcW w:w="1005" w:type="dxa"/>
          </w:tcPr>
          <w:p w14:paraId="0A4BC342" w14:textId="77777777" w:rsidR="00B104EC" w:rsidRPr="003E74D8" w:rsidRDefault="00B104EC" w:rsidP="00B104EC">
            <w:pPr>
              <w:spacing w:line="240" w:lineRule="exact"/>
              <w:ind w:left="-109" w:right="-108"/>
              <w:jc w:val="center"/>
              <w:rPr>
                <w:rFonts w:ascii="CordiaUPC" w:hAnsi="CordiaUPC" w:cs="CordiaUPC"/>
                <w:sz w:val="24"/>
                <w:szCs w:val="24"/>
              </w:rPr>
            </w:pPr>
            <w:r w:rsidRPr="003E74D8">
              <w:rPr>
                <w:rFonts w:ascii="CordiaUPC" w:hAnsi="CordiaUPC" w:cs="CordiaUPC" w:hint="cs"/>
                <w:sz w:val="24"/>
                <w:szCs w:val="24"/>
              </w:rPr>
              <w:t>impairment</w:t>
            </w:r>
          </w:p>
        </w:tc>
        <w:tc>
          <w:tcPr>
            <w:tcW w:w="992" w:type="dxa"/>
            <w:vAlign w:val="bottom"/>
          </w:tcPr>
          <w:p w14:paraId="178E7E31"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Disposals/</w:t>
            </w:r>
          </w:p>
        </w:tc>
        <w:tc>
          <w:tcPr>
            <w:tcW w:w="793" w:type="dxa"/>
            <w:vAlign w:val="bottom"/>
          </w:tcPr>
          <w:p w14:paraId="508BCEA7" w14:textId="77777777" w:rsidR="00B104EC" w:rsidRPr="003E74D8" w:rsidRDefault="00B104EC" w:rsidP="00B104EC">
            <w:pPr>
              <w:spacing w:line="240" w:lineRule="exact"/>
              <w:ind w:left="-127" w:right="-63"/>
              <w:jc w:val="center"/>
              <w:rPr>
                <w:rFonts w:ascii="CordiaUPC" w:hAnsi="CordiaUPC" w:cs="CordiaUPC"/>
                <w:sz w:val="24"/>
                <w:szCs w:val="24"/>
                <w:lang w:val="en-US"/>
              </w:rPr>
            </w:pPr>
          </w:p>
        </w:tc>
        <w:tc>
          <w:tcPr>
            <w:tcW w:w="1080" w:type="dxa"/>
            <w:vAlign w:val="center"/>
          </w:tcPr>
          <w:p w14:paraId="1E83C6FE" w14:textId="77777777" w:rsidR="00B104EC" w:rsidRPr="003E74D8" w:rsidRDefault="00B104EC" w:rsidP="00B104EC">
            <w:pPr>
              <w:spacing w:line="240" w:lineRule="exact"/>
              <w:ind w:left="-127" w:right="-99"/>
              <w:jc w:val="center"/>
              <w:rPr>
                <w:rFonts w:ascii="CordiaUPC" w:hAnsi="CordiaUPC" w:cs="CordiaUPC"/>
                <w:sz w:val="24"/>
                <w:szCs w:val="24"/>
                <w:lang w:val="en-US"/>
              </w:rPr>
            </w:pPr>
            <w:r w:rsidRPr="003E74D8">
              <w:rPr>
                <w:rFonts w:ascii="CordiaUPC" w:hAnsi="CordiaUPC" w:cs="CordiaUPC" w:hint="cs"/>
                <w:sz w:val="24"/>
                <w:szCs w:val="24"/>
                <w:lang w:val="en-US"/>
              </w:rPr>
              <w:t>value as at</w:t>
            </w:r>
          </w:p>
        </w:tc>
      </w:tr>
      <w:tr w:rsidR="00B104EC" w:rsidRPr="00C017A3" w14:paraId="341E5323" w14:textId="77777777" w:rsidTr="00B104EC">
        <w:tc>
          <w:tcPr>
            <w:tcW w:w="1530" w:type="dxa"/>
          </w:tcPr>
          <w:p w14:paraId="027DD2E5" w14:textId="77777777" w:rsidR="00B104EC" w:rsidRPr="003E74D8" w:rsidRDefault="00B104EC" w:rsidP="00B104EC">
            <w:pPr>
              <w:spacing w:line="240" w:lineRule="exact"/>
              <w:rPr>
                <w:rFonts w:ascii="CordiaUPC" w:hAnsi="CordiaUPC" w:cs="CordiaUPC"/>
                <w:sz w:val="24"/>
                <w:szCs w:val="24"/>
              </w:rPr>
            </w:pPr>
          </w:p>
        </w:tc>
        <w:tc>
          <w:tcPr>
            <w:tcW w:w="990" w:type="dxa"/>
          </w:tcPr>
          <w:p w14:paraId="301048C0"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1 January</w:t>
            </w:r>
          </w:p>
        </w:tc>
        <w:tc>
          <w:tcPr>
            <w:tcW w:w="900" w:type="dxa"/>
            <w:gridSpan w:val="2"/>
            <w:vAlign w:val="bottom"/>
          </w:tcPr>
          <w:p w14:paraId="7BC3B202"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900" w:type="dxa"/>
          </w:tcPr>
          <w:p w14:paraId="5F021F7E" w14:textId="4EA808B4" w:rsidR="00B104EC" w:rsidRPr="003E74D8" w:rsidRDefault="00B104EC" w:rsidP="00B104EC">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Increase/</w:t>
            </w:r>
          </w:p>
        </w:tc>
        <w:tc>
          <w:tcPr>
            <w:tcW w:w="990" w:type="dxa"/>
          </w:tcPr>
          <w:p w14:paraId="5DCB154B" w14:textId="2A3C1BC5" w:rsidR="00B104EC" w:rsidRPr="003E74D8" w:rsidRDefault="00B104EC" w:rsidP="00B104EC">
            <w:pPr>
              <w:spacing w:line="240" w:lineRule="exact"/>
              <w:ind w:left="-127" w:right="-63"/>
              <w:jc w:val="center"/>
              <w:rPr>
                <w:rFonts w:ascii="CordiaUPC" w:hAnsi="CordiaUPC" w:cs="CordiaUPC"/>
                <w:sz w:val="24"/>
                <w:szCs w:val="24"/>
              </w:rPr>
            </w:pPr>
            <w:r w:rsidRPr="003E74D8">
              <w:rPr>
                <w:rFonts w:ascii="CordiaUPC" w:hAnsi="CordiaUPC" w:cs="CordiaUPC" w:hint="cs"/>
                <w:sz w:val="24"/>
                <w:szCs w:val="24"/>
              </w:rPr>
              <w:t>written-off/</w:t>
            </w:r>
          </w:p>
        </w:tc>
        <w:tc>
          <w:tcPr>
            <w:tcW w:w="810" w:type="dxa"/>
            <w:vAlign w:val="bottom"/>
          </w:tcPr>
          <w:p w14:paraId="52FCBB75"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900" w:type="dxa"/>
            <w:vAlign w:val="bottom"/>
          </w:tcPr>
          <w:p w14:paraId="44B04FD8"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986" w:type="dxa"/>
            <w:vAlign w:val="bottom"/>
          </w:tcPr>
          <w:p w14:paraId="3AF3F13A"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p>
        </w:tc>
        <w:tc>
          <w:tcPr>
            <w:tcW w:w="1065" w:type="dxa"/>
            <w:vAlign w:val="bottom"/>
          </w:tcPr>
          <w:p w14:paraId="3B7A1D28" w14:textId="77777777" w:rsidR="00B104EC" w:rsidRPr="003E74D8" w:rsidRDefault="00B104EC" w:rsidP="00B104EC">
            <w:pPr>
              <w:spacing w:line="240" w:lineRule="exact"/>
              <w:ind w:left="-101" w:right="-63"/>
              <w:jc w:val="center"/>
              <w:rPr>
                <w:rFonts w:ascii="CordiaUPC" w:hAnsi="CordiaUPC" w:cs="CordiaUPC"/>
                <w:sz w:val="24"/>
                <w:szCs w:val="24"/>
                <w:lang w:val="en-US"/>
              </w:rPr>
            </w:pPr>
            <w:r w:rsidRPr="003E74D8">
              <w:rPr>
                <w:rFonts w:ascii="CordiaUPC" w:hAnsi="CordiaUPC" w:cs="CordiaUPC" w:hint="cs"/>
                <w:sz w:val="24"/>
                <w:szCs w:val="24"/>
                <w:lang w:val="en-US"/>
              </w:rPr>
              <w:t>from</w:t>
            </w:r>
          </w:p>
        </w:tc>
        <w:tc>
          <w:tcPr>
            <w:tcW w:w="750" w:type="dxa"/>
            <w:vAlign w:val="bottom"/>
          </w:tcPr>
          <w:p w14:paraId="56BD4E43"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889" w:type="dxa"/>
            <w:vAlign w:val="bottom"/>
          </w:tcPr>
          <w:p w14:paraId="37704C2A"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1005" w:type="dxa"/>
          </w:tcPr>
          <w:p w14:paraId="6A26A958" w14:textId="77777777" w:rsidR="00B104EC" w:rsidRPr="003E74D8" w:rsidRDefault="00B104EC" w:rsidP="00B104EC">
            <w:pPr>
              <w:spacing w:line="240" w:lineRule="exact"/>
              <w:ind w:left="-109" w:right="-63"/>
              <w:jc w:val="center"/>
              <w:rPr>
                <w:rFonts w:ascii="CordiaUPC" w:hAnsi="CordiaUPC" w:cs="CordiaUPC"/>
                <w:sz w:val="24"/>
                <w:szCs w:val="24"/>
              </w:rPr>
            </w:pPr>
            <w:r w:rsidRPr="003E74D8">
              <w:rPr>
                <w:rFonts w:ascii="CordiaUPC" w:hAnsi="CordiaUPC" w:cs="CordiaUPC" w:hint="cs"/>
                <w:sz w:val="24"/>
                <w:szCs w:val="24"/>
              </w:rPr>
              <w:t>during</w:t>
            </w:r>
          </w:p>
        </w:tc>
        <w:tc>
          <w:tcPr>
            <w:tcW w:w="992" w:type="dxa"/>
            <w:vAlign w:val="bottom"/>
          </w:tcPr>
          <w:p w14:paraId="683B76BF"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written-off/</w:t>
            </w:r>
          </w:p>
        </w:tc>
        <w:tc>
          <w:tcPr>
            <w:tcW w:w="793" w:type="dxa"/>
            <w:vAlign w:val="bottom"/>
          </w:tcPr>
          <w:p w14:paraId="4C477F29"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1080" w:type="dxa"/>
            <w:vAlign w:val="center"/>
          </w:tcPr>
          <w:p w14:paraId="6DE638CF" w14:textId="7CEAE24F"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3</w:t>
            </w:r>
            <w:r>
              <w:rPr>
                <w:rFonts w:ascii="CordiaUPC" w:hAnsi="CordiaUPC" w:cs="CordiaUPC"/>
                <w:sz w:val="24"/>
                <w:szCs w:val="24"/>
                <w:lang w:val="en-US"/>
              </w:rPr>
              <w:t>0</w:t>
            </w:r>
            <w:r w:rsidRPr="003E74D8">
              <w:rPr>
                <w:rFonts w:ascii="CordiaUPC" w:hAnsi="CordiaUPC" w:cs="CordiaUPC" w:hint="cs"/>
                <w:sz w:val="24"/>
                <w:szCs w:val="24"/>
                <w:lang w:val="en-US"/>
              </w:rPr>
              <w:t xml:space="preserve"> </w:t>
            </w:r>
            <w:r>
              <w:rPr>
                <w:rFonts w:ascii="CordiaUPC" w:hAnsi="CordiaUPC" w:cs="CordiaUPC"/>
                <w:sz w:val="24"/>
                <w:szCs w:val="24"/>
                <w:lang w:val="en-US"/>
              </w:rPr>
              <w:t>June</w:t>
            </w:r>
          </w:p>
        </w:tc>
      </w:tr>
      <w:tr w:rsidR="00B104EC" w:rsidRPr="005C619D" w14:paraId="222E55BD" w14:textId="77777777" w:rsidTr="00B104EC">
        <w:tc>
          <w:tcPr>
            <w:tcW w:w="1530" w:type="dxa"/>
          </w:tcPr>
          <w:p w14:paraId="0A683BF6" w14:textId="77777777" w:rsidR="00B104EC" w:rsidRPr="003E74D8" w:rsidRDefault="00B104EC" w:rsidP="00B104EC">
            <w:pPr>
              <w:spacing w:line="240" w:lineRule="exact"/>
              <w:rPr>
                <w:rFonts w:ascii="CordiaUPC" w:hAnsi="CordiaUPC" w:cs="CordiaUPC"/>
                <w:sz w:val="24"/>
                <w:szCs w:val="24"/>
              </w:rPr>
            </w:pPr>
          </w:p>
        </w:tc>
        <w:tc>
          <w:tcPr>
            <w:tcW w:w="990" w:type="dxa"/>
          </w:tcPr>
          <w:p w14:paraId="5BD10277" w14:textId="3CAF1191"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202</w:t>
            </w:r>
            <w:r>
              <w:rPr>
                <w:rFonts w:ascii="CordiaUPC" w:eastAsia="Angsana New" w:hAnsi="CordiaUPC" w:cs="CordiaUPC"/>
                <w:kern w:val="28"/>
                <w:sz w:val="24"/>
                <w:szCs w:val="24"/>
              </w:rPr>
              <w:t>1</w:t>
            </w:r>
          </w:p>
        </w:tc>
        <w:tc>
          <w:tcPr>
            <w:tcW w:w="900" w:type="dxa"/>
            <w:gridSpan w:val="2"/>
            <w:vAlign w:val="bottom"/>
          </w:tcPr>
          <w:p w14:paraId="7C586E9C"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900" w:type="dxa"/>
          </w:tcPr>
          <w:p w14:paraId="79A97449" w14:textId="1F62ADBF"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rPr>
              <w:t>transfers in</w:t>
            </w:r>
          </w:p>
        </w:tc>
        <w:tc>
          <w:tcPr>
            <w:tcW w:w="990" w:type="dxa"/>
          </w:tcPr>
          <w:p w14:paraId="5B99F1EA" w14:textId="6F7F1730"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transfers out</w:t>
            </w:r>
          </w:p>
        </w:tc>
        <w:tc>
          <w:tcPr>
            <w:tcW w:w="810" w:type="dxa"/>
            <w:vAlign w:val="bottom"/>
          </w:tcPr>
          <w:p w14:paraId="3BE287F5"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900" w:type="dxa"/>
            <w:vAlign w:val="bottom"/>
          </w:tcPr>
          <w:p w14:paraId="7C8695B2"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986" w:type="dxa"/>
            <w:vAlign w:val="bottom"/>
          </w:tcPr>
          <w:p w14:paraId="5229C9BF"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Depreciation</w:t>
            </w:r>
          </w:p>
        </w:tc>
        <w:tc>
          <w:tcPr>
            <w:tcW w:w="1065" w:type="dxa"/>
            <w:vAlign w:val="bottom"/>
          </w:tcPr>
          <w:p w14:paraId="282D766F" w14:textId="77777777" w:rsidR="00B104EC" w:rsidRPr="003E74D8" w:rsidRDefault="00B104EC" w:rsidP="00B104EC">
            <w:pPr>
              <w:spacing w:line="240" w:lineRule="exact"/>
              <w:ind w:left="-101" w:right="-63"/>
              <w:jc w:val="center"/>
              <w:rPr>
                <w:rFonts w:ascii="CordiaUPC" w:hAnsi="CordiaUPC" w:cs="CordiaUPC"/>
                <w:sz w:val="24"/>
                <w:szCs w:val="24"/>
                <w:rtl/>
                <w:cs/>
                <w:lang w:val="en-US"/>
              </w:rPr>
            </w:pPr>
            <w:r w:rsidRPr="003E74D8">
              <w:rPr>
                <w:rFonts w:ascii="CordiaUPC" w:hAnsi="CordiaUPC" w:cs="CordiaUPC" w:hint="cs"/>
                <w:sz w:val="24"/>
                <w:szCs w:val="24"/>
                <w:lang w:val="en-US"/>
              </w:rPr>
              <w:t>revaluation</w:t>
            </w:r>
          </w:p>
        </w:tc>
        <w:tc>
          <w:tcPr>
            <w:tcW w:w="750" w:type="dxa"/>
            <w:vAlign w:val="bottom"/>
          </w:tcPr>
          <w:p w14:paraId="73255630"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889" w:type="dxa"/>
            <w:vAlign w:val="bottom"/>
          </w:tcPr>
          <w:p w14:paraId="7A6875C8" w14:textId="77777777" w:rsidR="00B104EC" w:rsidRPr="003E74D8" w:rsidRDefault="00B104EC" w:rsidP="00B104EC">
            <w:pPr>
              <w:spacing w:line="24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1005" w:type="dxa"/>
            <w:vAlign w:val="bottom"/>
          </w:tcPr>
          <w:p w14:paraId="147B6DB9" w14:textId="1E904EB4" w:rsidR="00B104EC" w:rsidRPr="003E74D8" w:rsidRDefault="00B104EC" w:rsidP="00B104EC">
            <w:pPr>
              <w:spacing w:line="240" w:lineRule="exact"/>
              <w:ind w:left="-109" w:right="-63"/>
              <w:jc w:val="center"/>
              <w:rPr>
                <w:rFonts w:ascii="CordiaUPC" w:hAnsi="CordiaUPC" w:cs="CordiaUPC"/>
                <w:sz w:val="24"/>
                <w:szCs w:val="24"/>
              </w:rPr>
            </w:pPr>
            <w:r w:rsidRPr="003E74D8">
              <w:rPr>
                <w:rFonts w:ascii="CordiaUPC" w:hAnsi="CordiaUPC" w:cs="CordiaUPC" w:hint="cs"/>
                <w:sz w:val="24"/>
                <w:szCs w:val="24"/>
              </w:rPr>
              <w:t xml:space="preserve">the </w:t>
            </w:r>
            <w:r w:rsidRPr="001433BF">
              <w:rPr>
                <w:rFonts w:ascii="CordiaUPC" w:hAnsi="CordiaUPC" w:cs="CordiaUPC"/>
                <w:sz w:val="24"/>
                <w:szCs w:val="24"/>
              </w:rPr>
              <w:t>period</w:t>
            </w:r>
          </w:p>
        </w:tc>
        <w:tc>
          <w:tcPr>
            <w:tcW w:w="992" w:type="dxa"/>
            <w:vAlign w:val="bottom"/>
          </w:tcPr>
          <w:p w14:paraId="5E2D139E"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transfers out</w:t>
            </w:r>
          </w:p>
        </w:tc>
        <w:tc>
          <w:tcPr>
            <w:tcW w:w="793" w:type="dxa"/>
            <w:vAlign w:val="bottom"/>
          </w:tcPr>
          <w:p w14:paraId="02568432" w14:textId="77777777"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1080" w:type="dxa"/>
            <w:vAlign w:val="center"/>
          </w:tcPr>
          <w:p w14:paraId="4C1A25F0" w14:textId="325A234D" w:rsidR="00B104EC" w:rsidRPr="003E74D8" w:rsidRDefault="00B104EC" w:rsidP="00B104EC">
            <w:pPr>
              <w:spacing w:line="24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202</w:t>
            </w:r>
            <w:r>
              <w:rPr>
                <w:rFonts w:ascii="CordiaUPC" w:hAnsi="CordiaUPC" w:cs="CordiaUPC"/>
                <w:sz w:val="24"/>
                <w:szCs w:val="24"/>
                <w:lang w:val="en-US"/>
              </w:rPr>
              <w:t>1</w:t>
            </w:r>
          </w:p>
        </w:tc>
      </w:tr>
      <w:tr w:rsidR="00B866A2" w:rsidRPr="005C619D" w14:paraId="422D3D75" w14:textId="77777777" w:rsidTr="00B21DB7">
        <w:tc>
          <w:tcPr>
            <w:tcW w:w="1530" w:type="dxa"/>
          </w:tcPr>
          <w:p w14:paraId="6449BD34" w14:textId="77777777" w:rsidR="00B866A2" w:rsidRPr="003E74D8" w:rsidRDefault="00B866A2" w:rsidP="00B104EC">
            <w:pPr>
              <w:spacing w:line="240" w:lineRule="exact"/>
              <w:ind w:right="-18"/>
              <w:rPr>
                <w:rFonts w:ascii="CordiaUPC" w:hAnsi="CordiaUPC" w:cs="CordiaUPC"/>
                <w:sz w:val="24"/>
                <w:szCs w:val="24"/>
                <w:lang w:val="en-US"/>
              </w:rPr>
            </w:pPr>
          </w:p>
        </w:tc>
        <w:tc>
          <w:tcPr>
            <w:tcW w:w="990" w:type="dxa"/>
          </w:tcPr>
          <w:p w14:paraId="7BEC628E" w14:textId="77777777" w:rsidR="00B866A2" w:rsidRPr="003E74D8" w:rsidRDefault="00B866A2" w:rsidP="00B104EC">
            <w:pPr>
              <w:tabs>
                <w:tab w:val="decimal" w:pos="882"/>
              </w:tabs>
              <w:spacing w:line="240" w:lineRule="exact"/>
              <w:ind w:right="-18"/>
              <w:rPr>
                <w:rFonts w:ascii="CordiaUPC" w:hAnsi="CordiaUPC" w:cs="CordiaUPC"/>
                <w:sz w:val="24"/>
                <w:szCs w:val="24"/>
                <w:lang w:val="en-US" w:bidi="th-TH"/>
              </w:rPr>
            </w:pPr>
          </w:p>
        </w:tc>
        <w:tc>
          <w:tcPr>
            <w:tcW w:w="12060" w:type="dxa"/>
            <w:gridSpan w:val="14"/>
            <w:vAlign w:val="bottom"/>
          </w:tcPr>
          <w:p w14:paraId="2038E81C" w14:textId="6F790141" w:rsidR="00B866A2" w:rsidRPr="003E74D8" w:rsidRDefault="00B866A2" w:rsidP="00B104EC">
            <w:pPr>
              <w:spacing w:line="240" w:lineRule="exact"/>
              <w:ind w:right="-18"/>
              <w:jc w:val="center"/>
              <w:rPr>
                <w:rFonts w:ascii="CordiaUPC" w:hAnsi="CordiaUPC" w:cs="CordiaUPC"/>
                <w:i/>
                <w:iCs/>
                <w:sz w:val="24"/>
                <w:szCs w:val="24"/>
                <w:lang w:val="en-US" w:bidi="th-TH"/>
              </w:rPr>
            </w:pPr>
            <w:r w:rsidRPr="003E74D8">
              <w:rPr>
                <w:rFonts w:ascii="CordiaUPC" w:hAnsi="CordiaUPC" w:cs="CordiaUPC" w:hint="cs"/>
                <w:i/>
                <w:iCs/>
                <w:sz w:val="24"/>
                <w:szCs w:val="24"/>
                <w:lang w:val="en-US" w:bidi="th-TH"/>
              </w:rPr>
              <w:t>(in million Baht)</w:t>
            </w:r>
          </w:p>
        </w:tc>
      </w:tr>
      <w:tr w:rsidR="00B104EC" w:rsidRPr="005C619D" w14:paraId="242A9743" w14:textId="77777777" w:rsidTr="00B104EC">
        <w:tc>
          <w:tcPr>
            <w:tcW w:w="1530" w:type="dxa"/>
          </w:tcPr>
          <w:p w14:paraId="54CA77B5" w14:textId="77777777" w:rsidR="00B104EC" w:rsidRPr="003E74D8" w:rsidRDefault="00B104EC" w:rsidP="00B104EC">
            <w:pPr>
              <w:spacing w:line="240" w:lineRule="exact"/>
              <w:ind w:right="-18"/>
              <w:rPr>
                <w:rFonts w:ascii="CordiaUPC" w:hAnsi="CordiaUPC" w:cs="CordiaUPC"/>
                <w:sz w:val="24"/>
                <w:szCs w:val="24"/>
                <w:lang w:val="en-US"/>
              </w:rPr>
            </w:pPr>
            <w:r w:rsidRPr="003E74D8">
              <w:rPr>
                <w:rFonts w:ascii="CordiaUPC" w:hAnsi="CordiaUPC" w:cs="CordiaUPC" w:hint="cs"/>
                <w:sz w:val="24"/>
                <w:szCs w:val="24"/>
                <w:lang w:val="en-US"/>
              </w:rPr>
              <w:t>Land</w:t>
            </w:r>
          </w:p>
        </w:tc>
        <w:tc>
          <w:tcPr>
            <w:tcW w:w="990" w:type="dxa"/>
          </w:tcPr>
          <w:p w14:paraId="765F3C28" w14:textId="77777777" w:rsidR="00B104EC" w:rsidRPr="003E74D8" w:rsidRDefault="00B104EC" w:rsidP="00B104EC">
            <w:pPr>
              <w:tabs>
                <w:tab w:val="decimal" w:pos="882"/>
              </w:tabs>
              <w:spacing w:line="240" w:lineRule="exact"/>
              <w:ind w:right="-18"/>
              <w:rPr>
                <w:rFonts w:ascii="CordiaUPC" w:hAnsi="CordiaUPC" w:cs="CordiaUPC"/>
                <w:sz w:val="24"/>
                <w:szCs w:val="24"/>
                <w:lang w:val="en-US" w:bidi="th-TH"/>
              </w:rPr>
            </w:pPr>
          </w:p>
        </w:tc>
        <w:tc>
          <w:tcPr>
            <w:tcW w:w="900" w:type="dxa"/>
            <w:gridSpan w:val="2"/>
            <w:vAlign w:val="bottom"/>
          </w:tcPr>
          <w:p w14:paraId="3E93CFD4" w14:textId="77777777" w:rsidR="00B104EC" w:rsidRPr="003E74D8" w:rsidRDefault="00B104EC" w:rsidP="00B104EC">
            <w:pPr>
              <w:tabs>
                <w:tab w:val="decimal" w:pos="711"/>
              </w:tabs>
              <w:spacing w:line="240" w:lineRule="exact"/>
              <w:ind w:right="-18"/>
              <w:rPr>
                <w:rFonts w:ascii="CordiaUPC" w:hAnsi="CordiaUPC" w:cs="CordiaUPC"/>
                <w:sz w:val="24"/>
                <w:szCs w:val="24"/>
                <w:lang w:val="en-US" w:bidi="th-TH"/>
              </w:rPr>
            </w:pPr>
          </w:p>
        </w:tc>
        <w:tc>
          <w:tcPr>
            <w:tcW w:w="900" w:type="dxa"/>
            <w:vAlign w:val="bottom"/>
          </w:tcPr>
          <w:p w14:paraId="2BC65EFE" w14:textId="77777777" w:rsidR="00B104EC" w:rsidRPr="003E74D8" w:rsidRDefault="00B104EC" w:rsidP="00B104EC">
            <w:pPr>
              <w:tabs>
                <w:tab w:val="decimal" w:pos="819"/>
              </w:tabs>
              <w:spacing w:line="240" w:lineRule="exact"/>
              <w:ind w:right="-18"/>
              <w:rPr>
                <w:rFonts w:ascii="CordiaUPC" w:hAnsi="CordiaUPC" w:cs="CordiaUPC"/>
                <w:sz w:val="24"/>
                <w:szCs w:val="24"/>
                <w:lang w:val="en-US"/>
              </w:rPr>
            </w:pPr>
          </w:p>
        </w:tc>
        <w:tc>
          <w:tcPr>
            <w:tcW w:w="990" w:type="dxa"/>
          </w:tcPr>
          <w:p w14:paraId="4D8686EB" w14:textId="74DF0B6E" w:rsidR="00B104EC" w:rsidRPr="003E74D8" w:rsidRDefault="00B104EC" w:rsidP="00B104EC">
            <w:pPr>
              <w:tabs>
                <w:tab w:val="decimal" w:pos="819"/>
              </w:tabs>
              <w:spacing w:line="240" w:lineRule="exact"/>
              <w:ind w:right="-18"/>
              <w:rPr>
                <w:rFonts w:ascii="CordiaUPC" w:hAnsi="CordiaUPC" w:cs="CordiaUPC"/>
                <w:sz w:val="24"/>
                <w:szCs w:val="24"/>
                <w:lang w:val="en-US"/>
              </w:rPr>
            </w:pPr>
          </w:p>
        </w:tc>
        <w:tc>
          <w:tcPr>
            <w:tcW w:w="810" w:type="dxa"/>
            <w:vAlign w:val="bottom"/>
          </w:tcPr>
          <w:p w14:paraId="3CF2C8F4" w14:textId="77777777" w:rsidR="00B104EC" w:rsidRPr="003E74D8" w:rsidRDefault="00B104EC" w:rsidP="00B104EC">
            <w:pPr>
              <w:tabs>
                <w:tab w:val="decimal" w:pos="711"/>
              </w:tabs>
              <w:spacing w:line="240" w:lineRule="exact"/>
              <w:ind w:right="-18"/>
              <w:rPr>
                <w:rFonts w:ascii="CordiaUPC" w:hAnsi="CordiaUPC" w:cs="CordiaUPC"/>
                <w:sz w:val="24"/>
                <w:szCs w:val="24"/>
                <w:lang w:val="en-US" w:bidi="th-TH"/>
              </w:rPr>
            </w:pPr>
          </w:p>
        </w:tc>
        <w:tc>
          <w:tcPr>
            <w:tcW w:w="900" w:type="dxa"/>
            <w:vAlign w:val="bottom"/>
          </w:tcPr>
          <w:p w14:paraId="4913FB7A" w14:textId="77777777" w:rsidR="00B104EC" w:rsidRPr="003E74D8" w:rsidRDefault="00B104EC" w:rsidP="00B104EC">
            <w:pPr>
              <w:tabs>
                <w:tab w:val="decimal" w:pos="684"/>
              </w:tabs>
              <w:spacing w:line="240" w:lineRule="exact"/>
              <w:ind w:right="-18"/>
              <w:rPr>
                <w:rFonts w:ascii="CordiaUPC" w:hAnsi="CordiaUPC" w:cs="CordiaUPC"/>
                <w:sz w:val="24"/>
                <w:szCs w:val="24"/>
                <w:lang w:val="en-US"/>
              </w:rPr>
            </w:pPr>
          </w:p>
        </w:tc>
        <w:tc>
          <w:tcPr>
            <w:tcW w:w="986" w:type="dxa"/>
          </w:tcPr>
          <w:p w14:paraId="1EA35210" w14:textId="77777777" w:rsidR="00B104EC" w:rsidRPr="003E74D8" w:rsidRDefault="00B104EC" w:rsidP="00B104EC">
            <w:pPr>
              <w:tabs>
                <w:tab w:val="decimal" w:pos="947"/>
              </w:tabs>
              <w:spacing w:line="240" w:lineRule="exact"/>
              <w:ind w:right="-18"/>
              <w:rPr>
                <w:rFonts w:ascii="CordiaUPC" w:hAnsi="CordiaUPC" w:cs="CordiaUPC"/>
                <w:sz w:val="24"/>
                <w:szCs w:val="24"/>
                <w:lang w:val="en-US"/>
              </w:rPr>
            </w:pPr>
          </w:p>
        </w:tc>
        <w:tc>
          <w:tcPr>
            <w:tcW w:w="1065" w:type="dxa"/>
          </w:tcPr>
          <w:p w14:paraId="7A8FE203" w14:textId="77777777" w:rsidR="00B104EC" w:rsidRPr="003E74D8" w:rsidRDefault="00B104EC" w:rsidP="00B104EC">
            <w:pPr>
              <w:tabs>
                <w:tab w:val="decimal" w:pos="762"/>
              </w:tabs>
              <w:spacing w:line="240" w:lineRule="exact"/>
              <w:ind w:right="-18"/>
              <w:rPr>
                <w:rFonts w:ascii="CordiaUPC" w:hAnsi="CordiaUPC" w:cs="CordiaUPC"/>
                <w:sz w:val="24"/>
                <w:szCs w:val="24"/>
                <w:lang w:val="en-US"/>
              </w:rPr>
            </w:pPr>
          </w:p>
        </w:tc>
        <w:tc>
          <w:tcPr>
            <w:tcW w:w="750" w:type="dxa"/>
            <w:vAlign w:val="bottom"/>
          </w:tcPr>
          <w:p w14:paraId="7CDE81C0" w14:textId="44998162" w:rsidR="00B104EC" w:rsidRPr="003E74D8" w:rsidRDefault="00B104EC" w:rsidP="00B104EC">
            <w:pPr>
              <w:tabs>
                <w:tab w:val="decimal" w:pos="684"/>
              </w:tabs>
              <w:spacing w:line="240" w:lineRule="exact"/>
              <w:ind w:right="-18"/>
              <w:rPr>
                <w:rFonts w:ascii="CordiaUPC" w:hAnsi="CordiaUPC" w:cs="CordiaUPC"/>
                <w:sz w:val="24"/>
                <w:szCs w:val="24"/>
                <w:lang w:val="en-US"/>
              </w:rPr>
            </w:pPr>
          </w:p>
        </w:tc>
        <w:tc>
          <w:tcPr>
            <w:tcW w:w="889" w:type="dxa"/>
            <w:vAlign w:val="bottom"/>
          </w:tcPr>
          <w:p w14:paraId="7F249BE8" w14:textId="1734186B" w:rsidR="00B104EC" w:rsidRPr="003E74D8" w:rsidRDefault="00B104EC" w:rsidP="00B104EC">
            <w:pPr>
              <w:tabs>
                <w:tab w:val="decimal" w:pos="747"/>
              </w:tabs>
              <w:spacing w:line="240" w:lineRule="exact"/>
              <w:ind w:right="-18"/>
              <w:rPr>
                <w:rFonts w:ascii="CordiaUPC" w:hAnsi="CordiaUPC" w:cs="CordiaUPC"/>
                <w:sz w:val="24"/>
                <w:szCs w:val="24"/>
                <w:lang w:val="en-US"/>
              </w:rPr>
            </w:pPr>
          </w:p>
        </w:tc>
        <w:tc>
          <w:tcPr>
            <w:tcW w:w="1005" w:type="dxa"/>
            <w:vAlign w:val="bottom"/>
          </w:tcPr>
          <w:p w14:paraId="3A7E088B" w14:textId="3A2421DE" w:rsidR="00B104EC" w:rsidRPr="003E74D8" w:rsidRDefault="00B104EC" w:rsidP="00B104EC">
            <w:pPr>
              <w:tabs>
                <w:tab w:val="decimal" w:pos="747"/>
              </w:tabs>
              <w:spacing w:line="240" w:lineRule="exact"/>
              <w:ind w:right="-18"/>
              <w:rPr>
                <w:rFonts w:ascii="CordiaUPC" w:hAnsi="CordiaUPC" w:cs="CordiaUPC"/>
                <w:sz w:val="24"/>
                <w:szCs w:val="24"/>
                <w:lang w:val="en-US"/>
              </w:rPr>
            </w:pPr>
          </w:p>
        </w:tc>
        <w:tc>
          <w:tcPr>
            <w:tcW w:w="992" w:type="dxa"/>
            <w:vAlign w:val="bottom"/>
          </w:tcPr>
          <w:p w14:paraId="101AA0AE" w14:textId="44C0F92E" w:rsidR="00B104EC" w:rsidRPr="003E74D8" w:rsidRDefault="00B104EC" w:rsidP="00B104EC">
            <w:pPr>
              <w:tabs>
                <w:tab w:val="decimal" w:pos="747"/>
              </w:tabs>
              <w:spacing w:line="240" w:lineRule="exact"/>
              <w:ind w:right="-18"/>
              <w:rPr>
                <w:rFonts w:ascii="CordiaUPC" w:hAnsi="CordiaUPC" w:cs="CordiaUPC"/>
                <w:sz w:val="24"/>
                <w:szCs w:val="24"/>
                <w:lang w:val="en-US"/>
              </w:rPr>
            </w:pPr>
          </w:p>
        </w:tc>
        <w:tc>
          <w:tcPr>
            <w:tcW w:w="793" w:type="dxa"/>
            <w:vAlign w:val="bottom"/>
          </w:tcPr>
          <w:p w14:paraId="6892E111" w14:textId="70C4B0D6" w:rsidR="00B104EC" w:rsidRPr="003E74D8" w:rsidRDefault="00B104EC" w:rsidP="00B104EC">
            <w:pPr>
              <w:tabs>
                <w:tab w:val="decimal" w:pos="747"/>
              </w:tabs>
              <w:spacing w:line="240" w:lineRule="exact"/>
              <w:ind w:right="-18"/>
              <w:rPr>
                <w:rFonts w:ascii="CordiaUPC" w:hAnsi="CordiaUPC" w:cs="CordiaUPC"/>
                <w:sz w:val="24"/>
                <w:szCs w:val="24"/>
                <w:lang w:val="en-US"/>
              </w:rPr>
            </w:pPr>
          </w:p>
        </w:tc>
        <w:tc>
          <w:tcPr>
            <w:tcW w:w="1080" w:type="dxa"/>
            <w:vAlign w:val="bottom"/>
          </w:tcPr>
          <w:p w14:paraId="65D1294F" w14:textId="1B3C3B89" w:rsidR="00B104EC" w:rsidRPr="003E74D8" w:rsidRDefault="00B104EC" w:rsidP="00B104EC">
            <w:pPr>
              <w:tabs>
                <w:tab w:val="decimal" w:pos="955"/>
              </w:tabs>
              <w:spacing w:line="240" w:lineRule="exact"/>
              <w:ind w:right="-18"/>
              <w:rPr>
                <w:rFonts w:ascii="CordiaUPC" w:hAnsi="CordiaUPC" w:cs="CordiaUPC"/>
                <w:sz w:val="24"/>
                <w:szCs w:val="24"/>
                <w:lang w:val="en-US" w:bidi="th-TH"/>
              </w:rPr>
            </w:pPr>
          </w:p>
        </w:tc>
      </w:tr>
      <w:tr w:rsidR="00B104EC" w:rsidRPr="005C619D" w14:paraId="424B998E" w14:textId="77777777" w:rsidTr="00B104EC">
        <w:tc>
          <w:tcPr>
            <w:tcW w:w="1530" w:type="dxa"/>
          </w:tcPr>
          <w:p w14:paraId="10F9BDD5" w14:textId="77777777" w:rsidR="00B104EC" w:rsidRPr="003E74D8" w:rsidRDefault="00B104EC" w:rsidP="00B104EC">
            <w:pPr>
              <w:spacing w:line="240" w:lineRule="exact"/>
              <w:ind w:right="-18"/>
              <w:rPr>
                <w:rFonts w:ascii="CordiaUPC" w:hAnsi="CordiaUPC" w:cs="CordiaUPC"/>
                <w:sz w:val="24"/>
                <w:szCs w:val="24"/>
                <w:lang w:val="en-US"/>
              </w:rPr>
            </w:pPr>
            <w:r w:rsidRPr="003E74D8">
              <w:rPr>
                <w:rFonts w:ascii="CordiaUPC" w:hAnsi="CordiaUPC" w:cs="CordiaUPC" w:hint="cs"/>
                <w:sz w:val="24"/>
                <w:szCs w:val="24"/>
                <w:lang w:val="en-US"/>
              </w:rPr>
              <w:t>-  Cost</w:t>
            </w:r>
          </w:p>
        </w:tc>
        <w:tc>
          <w:tcPr>
            <w:tcW w:w="990" w:type="dxa"/>
            <w:vAlign w:val="bottom"/>
          </w:tcPr>
          <w:p w14:paraId="57F45BB6" w14:textId="46DCD192"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1,623</w:t>
            </w:r>
          </w:p>
        </w:tc>
        <w:tc>
          <w:tcPr>
            <w:tcW w:w="900" w:type="dxa"/>
            <w:gridSpan w:val="2"/>
            <w:vAlign w:val="bottom"/>
          </w:tcPr>
          <w:p w14:paraId="546F2BF5" w14:textId="2060A5A2"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1,777</w:t>
            </w:r>
          </w:p>
        </w:tc>
        <w:tc>
          <w:tcPr>
            <w:tcW w:w="900" w:type="dxa"/>
            <w:vAlign w:val="bottom"/>
          </w:tcPr>
          <w:p w14:paraId="7C869BD4" w14:textId="36BEF84A" w:rsidR="00B104EC" w:rsidRPr="003E74D8" w:rsidRDefault="00B104EC" w:rsidP="00B104EC">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90" w:type="dxa"/>
            <w:vAlign w:val="bottom"/>
          </w:tcPr>
          <w:p w14:paraId="4D95C09C" w14:textId="574810D0" w:rsidR="00B104EC" w:rsidRPr="003E74D8" w:rsidRDefault="00B104EC" w:rsidP="00B104EC">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(41)</w:t>
            </w:r>
          </w:p>
        </w:tc>
        <w:tc>
          <w:tcPr>
            <w:tcW w:w="810" w:type="dxa"/>
            <w:vAlign w:val="bottom"/>
          </w:tcPr>
          <w:p w14:paraId="050B0647" w14:textId="02B9E4EA"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1,736</w:t>
            </w:r>
          </w:p>
        </w:tc>
        <w:tc>
          <w:tcPr>
            <w:tcW w:w="900" w:type="dxa"/>
            <w:vAlign w:val="bottom"/>
          </w:tcPr>
          <w:p w14:paraId="12FC90F6" w14:textId="308FA752"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tcPr>
          <w:p w14:paraId="7E51E58F" w14:textId="1212C51E"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26E0A7FF" w14:textId="7520CF96"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13999DA8" w14:textId="06C89678"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0741FC78" w14:textId="58413F80"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(154)</w:t>
            </w:r>
          </w:p>
        </w:tc>
        <w:tc>
          <w:tcPr>
            <w:tcW w:w="1005" w:type="dxa"/>
          </w:tcPr>
          <w:p w14:paraId="097F312F" w14:textId="5A2DFD65"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tcPr>
          <w:p w14:paraId="6F8E8448" w14:textId="315EFB1C"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5</w:t>
            </w:r>
          </w:p>
        </w:tc>
        <w:tc>
          <w:tcPr>
            <w:tcW w:w="793" w:type="dxa"/>
            <w:vAlign w:val="bottom"/>
          </w:tcPr>
          <w:p w14:paraId="49759E70" w14:textId="23D43ED6" w:rsidR="00B104EC" w:rsidRPr="003E74D8" w:rsidRDefault="00B104EC" w:rsidP="00B104EC">
            <w:pPr>
              <w:tabs>
                <w:tab w:val="decimal" w:pos="506"/>
              </w:tabs>
              <w:spacing w:line="240" w:lineRule="exact"/>
              <w:ind w:left="-34" w:right="-173"/>
              <w:rPr>
                <w:rFonts w:ascii="CordiaUPC" w:hAnsi="CordiaUPC" w:cs="CordiaUPC"/>
                <w:sz w:val="24"/>
                <w:szCs w:val="24"/>
              </w:rPr>
            </w:pPr>
            <w:r>
              <w:rPr>
                <w:rFonts w:ascii="CordiaUPC" w:hAnsi="CordiaUPC" w:cs="CordiaUPC"/>
                <w:sz w:val="24"/>
                <w:szCs w:val="24"/>
              </w:rPr>
              <w:t>(149)</w:t>
            </w:r>
          </w:p>
        </w:tc>
        <w:tc>
          <w:tcPr>
            <w:tcW w:w="1080" w:type="dxa"/>
            <w:vAlign w:val="bottom"/>
          </w:tcPr>
          <w:p w14:paraId="404C1843" w14:textId="207B4D2B" w:rsidR="00B104EC" w:rsidRPr="003E74D8" w:rsidRDefault="00B104EC" w:rsidP="00B104EC">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1,587</w:t>
            </w:r>
          </w:p>
        </w:tc>
      </w:tr>
      <w:tr w:rsidR="00B104EC" w:rsidRPr="005C619D" w14:paraId="5A2C89FE" w14:textId="77777777" w:rsidTr="00B104EC">
        <w:tc>
          <w:tcPr>
            <w:tcW w:w="1530" w:type="dxa"/>
          </w:tcPr>
          <w:p w14:paraId="694EC6E8" w14:textId="77777777" w:rsidR="00B104EC" w:rsidRPr="003E74D8" w:rsidRDefault="00B104EC" w:rsidP="00B104EC">
            <w:pPr>
              <w:autoSpaceDE w:val="0"/>
              <w:autoSpaceDN w:val="0"/>
              <w:adjustRightInd w:val="0"/>
              <w:spacing w:line="240" w:lineRule="exact"/>
              <w:rPr>
                <w:rFonts w:ascii="CordiaUPC" w:hAnsi="CordiaUPC" w:cs="CordiaUPC"/>
                <w:sz w:val="24"/>
                <w:szCs w:val="24"/>
                <w:lang w:val="en-US"/>
              </w:rPr>
            </w:pPr>
            <w:r w:rsidRPr="003E74D8">
              <w:rPr>
                <w:rFonts w:ascii="CordiaUPC" w:hAnsi="CordiaUPC" w:cs="CordiaUPC" w:hint="cs"/>
                <w:sz w:val="24"/>
                <w:szCs w:val="24"/>
                <w:lang w:val="en-US"/>
              </w:rPr>
              <w:t>-  Incremental</w:t>
            </w:r>
          </w:p>
          <w:p w14:paraId="0E31A8D2" w14:textId="076DDB06" w:rsidR="00B104EC" w:rsidRPr="003E74D8" w:rsidRDefault="00B104EC" w:rsidP="00B104EC">
            <w:pPr>
              <w:spacing w:line="240" w:lineRule="exact"/>
              <w:ind w:left="162" w:right="-18"/>
              <w:rPr>
                <w:rFonts w:ascii="CordiaUPC" w:hAnsi="CordiaUPC" w:cs="CordiaUPC"/>
                <w:sz w:val="24"/>
                <w:szCs w:val="24"/>
                <w:lang w:val="en-US"/>
              </w:rPr>
            </w:pPr>
            <w:r w:rsidRPr="003E74D8">
              <w:rPr>
                <w:rFonts w:ascii="CordiaUPC" w:hAnsi="CordiaUPC" w:cs="CordiaUPC" w:hint="cs"/>
                <w:sz w:val="24"/>
                <w:szCs w:val="24"/>
                <w:lang w:val="en-US"/>
              </w:rPr>
              <w:t xml:space="preserve">   revaluation</w:t>
            </w:r>
            <w:r w:rsidRPr="00230A40">
              <w:rPr>
                <w:rFonts w:ascii="CordiaUPC" w:hAnsi="CordiaUPC" w:cs="CordiaUPC" w:hint="cs"/>
                <w:sz w:val="26"/>
                <w:szCs w:val="26"/>
                <w:lang w:val="en-US"/>
              </w:rPr>
              <w:t>*</w:t>
            </w:r>
          </w:p>
        </w:tc>
        <w:tc>
          <w:tcPr>
            <w:tcW w:w="990" w:type="dxa"/>
            <w:vAlign w:val="bottom"/>
          </w:tcPr>
          <w:p w14:paraId="22264167" w14:textId="354C31A7"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4,348</w:t>
            </w:r>
          </w:p>
        </w:tc>
        <w:tc>
          <w:tcPr>
            <w:tcW w:w="900" w:type="dxa"/>
            <w:gridSpan w:val="2"/>
            <w:vAlign w:val="bottom"/>
          </w:tcPr>
          <w:p w14:paraId="30A7E057" w14:textId="4719B500"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4,348</w:t>
            </w:r>
          </w:p>
        </w:tc>
        <w:tc>
          <w:tcPr>
            <w:tcW w:w="900" w:type="dxa"/>
            <w:vAlign w:val="bottom"/>
          </w:tcPr>
          <w:p w14:paraId="6A427F43" w14:textId="404198F7" w:rsidR="00B104EC" w:rsidRPr="003E74D8" w:rsidRDefault="00B104EC" w:rsidP="00B104EC">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w:t>
            </w:r>
          </w:p>
        </w:tc>
        <w:tc>
          <w:tcPr>
            <w:tcW w:w="990" w:type="dxa"/>
            <w:vAlign w:val="bottom"/>
          </w:tcPr>
          <w:p w14:paraId="2F961F03" w14:textId="77777777" w:rsidR="00B104EC" w:rsidRDefault="00B104EC" w:rsidP="00B104EC">
            <w:pPr>
              <w:tabs>
                <w:tab w:val="decimal" w:pos="642"/>
              </w:tabs>
              <w:spacing w:line="240" w:lineRule="exact"/>
              <w:ind w:right="-169"/>
              <w:rPr>
                <w:rFonts w:ascii="CordiaUPC" w:hAnsi="CordiaUPC" w:cs="CordiaUPC"/>
                <w:sz w:val="24"/>
                <w:szCs w:val="24"/>
                <w:lang w:bidi="th-TH"/>
              </w:rPr>
            </w:pPr>
          </w:p>
          <w:p w14:paraId="0C2A6356" w14:textId="2D30836B" w:rsidR="00B104EC" w:rsidRPr="003E74D8" w:rsidRDefault="00B104EC" w:rsidP="00B104EC">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(61)</w:t>
            </w:r>
          </w:p>
        </w:tc>
        <w:tc>
          <w:tcPr>
            <w:tcW w:w="810" w:type="dxa"/>
            <w:vAlign w:val="bottom"/>
          </w:tcPr>
          <w:p w14:paraId="51318ADF" w14:textId="392E64BB"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4,287</w:t>
            </w:r>
          </w:p>
        </w:tc>
        <w:tc>
          <w:tcPr>
            <w:tcW w:w="900" w:type="dxa"/>
            <w:vAlign w:val="bottom"/>
          </w:tcPr>
          <w:p w14:paraId="74A9626D" w14:textId="43DB3100"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2131F280" w14:textId="4AF3A963"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1430D891" w14:textId="00B61362"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30F0F1C4" w14:textId="641256F7"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2677C3CC" w14:textId="2E9F1CB2"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5B9F298C" w14:textId="291CAB3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0409C1CB" w14:textId="4BE1FD14"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055C4BBC" w14:textId="37B6D1C4" w:rsidR="00B104EC" w:rsidRPr="003E74D8" w:rsidRDefault="00B104EC" w:rsidP="00B104EC">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40D22D9C" w14:textId="7B9A1C73" w:rsidR="00B104EC" w:rsidRPr="003E74D8" w:rsidRDefault="00B104EC" w:rsidP="00B104EC">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4,287</w:t>
            </w:r>
          </w:p>
        </w:tc>
      </w:tr>
      <w:tr w:rsidR="00B104EC" w:rsidRPr="005C619D" w14:paraId="26477F06" w14:textId="77777777" w:rsidTr="00B104EC">
        <w:tc>
          <w:tcPr>
            <w:tcW w:w="1530" w:type="dxa"/>
          </w:tcPr>
          <w:p w14:paraId="79B6CAAF" w14:textId="77777777" w:rsidR="00B104EC" w:rsidRPr="003E74D8" w:rsidRDefault="00B104EC" w:rsidP="00B104EC">
            <w:pPr>
              <w:tabs>
                <w:tab w:val="left" w:pos="200"/>
              </w:tabs>
              <w:autoSpaceDE w:val="0"/>
              <w:autoSpaceDN w:val="0"/>
              <w:adjustRightInd w:val="0"/>
              <w:spacing w:line="240" w:lineRule="exact"/>
              <w:rPr>
                <w:rFonts w:ascii="CordiaUPC" w:hAnsi="CordiaUPC" w:cs="CordiaUPC"/>
                <w:sz w:val="24"/>
                <w:szCs w:val="24"/>
                <w:lang w:val="en-US"/>
              </w:rPr>
            </w:pPr>
            <w:r w:rsidRPr="003E74D8">
              <w:rPr>
                <w:rFonts w:ascii="CordiaUPC" w:hAnsi="CordiaUPC" w:cs="CordiaUPC" w:hint="cs"/>
                <w:sz w:val="24"/>
                <w:szCs w:val="24"/>
                <w:lang w:val="en-US"/>
              </w:rPr>
              <w:t xml:space="preserve">Building under </w:t>
            </w:r>
            <w:r w:rsidRPr="003E74D8">
              <w:rPr>
                <w:rFonts w:ascii="CordiaUPC" w:hAnsi="CordiaUPC" w:cs="CordiaUPC" w:hint="cs"/>
                <w:sz w:val="24"/>
                <w:szCs w:val="24"/>
                <w:lang w:val="en-US"/>
              </w:rPr>
              <w:tab/>
              <w:t>construction</w:t>
            </w:r>
          </w:p>
        </w:tc>
        <w:tc>
          <w:tcPr>
            <w:tcW w:w="990" w:type="dxa"/>
            <w:vAlign w:val="bottom"/>
          </w:tcPr>
          <w:p w14:paraId="748A8D9D" w14:textId="62425638"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59</w:t>
            </w:r>
          </w:p>
        </w:tc>
        <w:tc>
          <w:tcPr>
            <w:tcW w:w="900" w:type="dxa"/>
            <w:gridSpan w:val="2"/>
            <w:vAlign w:val="bottom"/>
          </w:tcPr>
          <w:p w14:paraId="0267AB90" w14:textId="25F298A8"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59</w:t>
            </w:r>
          </w:p>
        </w:tc>
        <w:tc>
          <w:tcPr>
            <w:tcW w:w="900" w:type="dxa"/>
            <w:vAlign w:val="bottom"/>
          </w:tcPr>
          <w:p w14:paraId="21E4427A" w14:textId="66D7379A" w:rsidR="00B104EC" w:rsidRPr="003E74D8" w:rsidRDefault="00B104EC" w:rsidP="00B104EC">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133</w:t>
            </w:r>
          </w:p>
        </w:tc>
        <w:tc>
          <w:tcPr>
            <w:tcW w:w="990" w:type="dxa"/>
            <w:vAlign w:val="bottom"/>
          </w:tcPr>
          <w:p w14:paraId="0CD33BD2" w14:textId="697CEF3A" w:rsidR="00B104EC" w:rsidRPr="003E74D8" w:rsidRDefault="00B104EC" w:rsidP="00B104EC">
            <w:pPr>
              <w:tabs>
                <w:tab w:val="decimal" w:pos="642"/>
              </w:tabs>
              <w:spacing w:line="240" w:lineRule="exact"/>
              <w:ind w:right="-169"/>
              <w:rPr>
                <w:rFonts w:ascii="CordiaUPC" w:hAnsi="CordiaUPC" w:cs="CordiaUPC"/>
                <w:sz w:val="24"/>
                <w:szCs w:val="24"/>
                <w:lang w:bidi="th-TH"/>
              </w:rPr>
            </w:pPr>
            <w:r>
              <w:rPr>
                <w:rFonts w:ascii="CordiaUPC" w:hAnsi="CordiaUPC" w:cs="CordiaUPC"/>
                <w:sz w:val="24"/>
                <w:szCs w:val="24"/>
                <w:lang w:bidi="th-TH"/>
              </w:rPr>
              <w:t>(124)</w:t>
            </w:r>
          </w:p>
        </w:tc>
        <w:tc>
          <w:tcPr>
            <w:tcW w:w="810" w:type="dxa"/>
            <w:vAlign w:val="bottom"/>
          </w:tcPr>
          <w:p w14:paraId="1EAAADB9" w14:textId="78F26D91"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68</w:t>
            </w:r>
          </w:p>
        </w:tc>
        <w:tc>
          <w:tcPr>
            <w:tcW w:w="900" w:type="dxa"/>
            <w:vAlign w:val="bottom"/>
          </w:tcPr>
          <w:p w14:paraId="14D76229" w14:textId="07624A4B"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25DD6B1B" w14:textId="60C8C109"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3A62A4BB" w14:textId="10A27367"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75565D11" w14:textId="4331F6EE"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0D3D4BCA" w14:textId="6EDAF15C"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03914C8B" w14:textId="606A3BA6"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783220E6" w14:textId="667F386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3624FE6F" w14:textId="39A4A7BB" w:rsidR="00B104EC" w:rsidRPr="003E74D8" w:rsidRDefault="00B104EC" w:rsidP="00B104EC">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4441AAEF" w14:textId="7CC38D9E" w:rsidR="00B104EC" w:rsidRPr="003E74D8" w:rsidRDefault="00B104EC" w:rsidP="00B104EC">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68</w:t>
            </w:r>
          </w:p>
        </w:tc>
      </w:tr>
      <w:tr w:rsidR="00B104EC" w:rsidRPr="005C619D" w14:paraId="4B196B5A" w14:textId="77777777" w:rsidTr="00B104EC">
        <w:tc>
          <w:tcPr>
            <w:tcW w:w="1530" w:type="dxa"/>
          </w:tcPr>
          <w:p w14:paraId="1FE0C7BF" w14:textId="77777777" w:rsidR="00B104EC" w:rsidRPr="003E74D8" w:rsidRDefault="00B104EC" w:rsidP="00B104EC">
            <w:pPr>
              <w:tabs>
                <w:tab w:val="left" w:pos="200"/>
              </w:tabs>
              <w:spacing w:line="240" w:lineRule="exact"/>
              <w:ind w:right="-18"/>
              <w:rPr>
                <w:rFonts w:ascii="CordiaUPC" w:hAnsi="CordiaUPC" w:cs="CordiaUPC"/>
                <w:sz w:val="24"/>
                <w:szCs w:val="24"/>
                <w:lang w:val="en-US"/>
              </w:rPr>
            </w:pPr>
            <w:r w:rsidRPr="003E74D8">
              <w:rPr>
                <w:rFonts w:ascii="CordiaUPC" w:hAnsi="CordiaUPC" w:cs="CordiaUPC" w:hint="cs"/>
                <w:sz w:val="24"/>
                <w:szCs w:val="24"/>
                <w:lang w:val="en-US"/>
              </w:rPr>
              <w:t>Building</w:t>
            </w:r>
          </w:p>
        </w:tc>
        <w:tc>
          <w:tcPr>
            <w:tcW w:w="990" w:type="dxa"/>
            <w:vAlign w:val="bottom"/>
          </w:tcPr>
          <w:p w14:paraId="0D5BB791" w14:textId="77777777" w:rsidR="00B104EC" w:rsidRPr="003E74D8" w:rsidRDefault="00B104EC" w:rsidP="00B104EC">
            <w:pPr>
              <w:tabs>
                <w:tab w:val="decimal" w:pos="732"/>
              </w:tabs>
              <w:spacing w:line="240" w:lineRule="exact"/>
              <w:ind w:left="51" w:right="-169"/>
              <w:rPr>
                <w:rFonts w:ascii="CordiaUPC" w:hAnsi="CordiaUPC" w:cs="CordiaUPC"/>
                <w:sz w:val="24"/>
                <w:szCs w:val="24"/>
              </w:rPr>
            </w:pPr>
          </w:p>
        </w:tc>
        <w:tc>
          <w:tcPr>
            <w:tcW w:w="900" w:type="dxa"/>
            <w:gridSpan w:val="2"/>
            <w:vAlign w:val="bottom"/>
          </w:tcPr>
          <w:p w14:paraId="129DEC9A" w14:textId="77777777" w:rsidR="00B104EC" w:rsidRPr="003E74D8" w:rsidRDefault="00B104EC" w:rsidP="00B104EC">
            <w:pPr>
              <w:tabs>
                <w:tab w:val="decimal" w:pos="642"/>
              </w:tabs>
              <w:spacing w:line="240" w:lineRule="exact"/>
              <w:ind w:right="-169"/>
              <w:rPr>
                <w:rFonts w:ascii="CordiaUPC" w:hAnsi="CordiaUPC" w:cs="CordiaUPC"/>
                <w:sz w:val="24"/>
                <w:szCs w:val="24"/>
              </w:rPr>
            </w:pPr>
          </w:p>
        </w:tc>
        <w:tc>
          <w:tcPr>
            <w:tcW w:w="900" w:type="dxa"/>
            <w:vAlign w:val="bottom"/>
          </w:tcPr>
          <w:p w14:paraId="6F6F2FF5" w14:textId="77777777" w:rsidR="00B104EC" w:rsidRPr="003E74D8" w:rsidRDefault="00B104EC" w:rsidP="00B104EC">
            <w:pPr>
              <w:tabs>
                <w:tab w:val="decimal" w:pos="642"/>
              </w:tabs>
              <w:spacing w:line="240" w:lineRule="exact"/>
              <w:ind w:right="-169"/>
              <w:rPr>
                <w:rFonts w:ascii="CordiaUPC" w:hAnsi="CordiaUPC" w:cs="CordiaUPC"/>
                <w:sz w:val="24"/>
                <w:szCs w:val="24"/>
              </w:rPr>
            </w:pPr>
          </w:p>
        </w:tc>
        <w:tc>
          <w:tcPr>
            <w:tcW w:w="990" w:type="dxa"/>
            <w:vAlign w:val="bottom"/>
          </w:tcPr>
          <w:p w14:paraId="10B26E78" w14:textId="4CD701DC" w:rsidR="00B104EC" w:rsidRPr="003E74D8" w:rsidRDefault="00B104EC" w:rsidP="00B104EC">
            <w:pPr>
              <w:tabs>
                <w:tab w:val="decimal" w:pos="642"/>
              </w:tabs>
              <w:spacing w:line="240" w:lineRule="exact"/>
              <w:ind w:right="-169"/>
              <w:rPr>
                <w:rFonts w:ascii="CordiaUPC" w:hAnsi="CordiaUPC" w:cs="CordiaUPC"/>
                <w:sz w:val="24"/>
                <w:szCs w:val="24"/>
              </w:rPr>
            </w:pPr>
          </w:p>
        </w:tc>
        <w:tc>
          <w:tcPr>
            <w:tcW w:w="810" w:type="dxa"/>
            <w:vAlign w:val="bottom"/>
          </w:tcPr>
          <w:p w14:paraId="2844AAB1" w14:textId="77777777" w:rsidR="00B104EC" w:rsidRPr="003E74D8" w:rsidRDefault="00B104EC" w:rsidP="00B104EC">
            <w:pPr>
              <w:tabs>
                <w:tab w:val="decimal" w:pos="593"/>
              </w:tabs>
              <w:spacing w:line="240" w:lineRule="exact"/>
              <w:ind w:right="-169"/>
              <w:rPr>
                <w:rFonts w:ascii="CordiaUPC" w:hAnsi="CordiaUPC" w:cs="CordiaUPC"/>
                <w:sz w:val="24"/>
                <w:szCs w:val="24"/>
              </w:rPr>
            </w:pPr>
          </w:p>
        </w:tc>
        <w:tc>
          <w:tcPr>
            <w:tcW w:w="900" w:type="dxa"/>
            <w:vAlign w:val="bottom"/>
          </w:tcPr>
          <w:p w14:paraId="6D550B82" w14:textId="77777777" w:rsidR="00B104EC" w:rsidRPr="003E74D8" w:rsidRDefault="00B104EC" w:rsidP="00B104EC">
            <w:pPr>
              <w:tabs>
                <w:tab w:val="decimal" w:pos="685"/>
              </w:tabs>
              <w:spacing w:line="240" w:lineRule="exact"/>
              <w:ind w:right="-173"/>
              <w:rPr>
                <w:rFonts w:ascii="CordiaUPC" w:hAnsi="CordiaUPC" w:cs="CordiaUPC"/>
                <w:sz w:val="24"/>
                <w:szCs w:val="24"/>
              </w:rPr>
            </w:pPr>
          </w:p>
        </w:tc>
        <w:tc>
          <w:tcPr>
            <w:tcW w:w="986" w:type="dxa"/>
          </w:tcPr>
          <w:p w14:paraId="72A777CE" w14:textId="77777777" w:rsidR="00B104EC" w:rsidRPr="003E74D8" w:rsidRDefault="00B104EC" w:rsidP="00B104EC">
            <w:pPr>
              <w:tabs>
                <w:tab w:val="decimal" w:pos="642"/>
              </w:tabs>
              <w:spacing w:line="240" w:lineRule="exact"/>
              <w:ind w:right="-169"/>
              <w:rPr>
                <w:rFonts w:ascii="CordiaUPC" w:hAnsi="CordiaUPC" w:cs="CordiaUPC"/>
                <w:sz w:val="24"/>
                <w:szCs w:val="24"/>
              </w:rPr>
            </w:pPr>
          </w:p>
        </w:tc>
        <w:tc>
          <w:tcPr>
            <w:tcW w:w="1065" w:type="dxa"/>
            <w:vAlign w:val="bottom"/>
          </w:tcPr>
          <w:p w14:paraId="1DAC0429" w14:textId="77777777" w:rsidR="00B104EC" w:rsidRPr="003E74D8" w:rsidRDefault="00B104EC" w:rsidP="00B104EC">
            <w:pPr>
              <w:tabs>
                <w:tab w:val="decimal" w:pos="763"/>
              </w:tabs>
              <w:spacing w:line="240" w:lineRule="exact"/>
              <w:ind w:right="-18"/>
              <w:rPr>
                <w:rFonts w:ascii="CordiaUPC" w:hAnsi="CordiaUPC" w:cs="CordiaUPC"/>
                <w:sz w:val="24"/>
                <w:szCs w:val="24"/>
              </w:rPr>
            </w:pPr>
          </w:p>
        </w:tc>
        <w:tc>
          <w:tcPr>
            <w:tcW w:w="750" w:type="dxa"/>
            <w:vAlign w:val="bottom"/>
          </w:tcPr>
          <w:p w14:paraId="6B286924" w14:textId="510C2DF5" w:rsidR="00B104EC" w:rsidRPr="003E74D8" w:rsidRDefault="00B104EC" w:rsidP="00B104EC">
            <w:pPr>
              <w:tabs>
                <w:tab w:val="decimal" w:pos="526"/>
              </w:tabs>
              <w:spacing w:line="240" w:lineRule="exact"/>
              <w:ind w:left="-65" w:right="-169"/>
              <w:rPr>
                <w:rFonts w:ascii="CordiaUPC" w:hAnsi="CordiaUPC" w:cs="CordiaUPC"/>
                <w:sz w:val="24"/>
                <w:szCs w:val="24"/>
              </w:rPr>
            </w:pPr>
          </w:p>
        </w:tc>
        <w:tc>
          <w:tcPr>
            <w:tcW w:w="889" w:type="dxa"/>
            <w:vAlign w:val="bottom"/>
          </w:tcPr>
          <w:p w14:paraId="08567887" w14:textId="1F2B0930" w:rsidR="00B104EC" w:rsidRPr="003E74D8" w:rsidRDefault="00B104EC" w:rsidP="00B104EC">
            <w:pPr>
              <w:tabs>
                <w:tab w:val="decimal" w:pos="642"/>
              </w:tabs>
              <w:spacing w:line="240" w:lineRule="exact"/>
              <w:ind w:right="-169"/>
              <w:rPr>
                <w:rFonts w:ascii="CordiaUPC" w:hAnsi="CordiaUPC" w:cs="CordiaUPC"/>
                <w:sz w:val="24"/>
                <w:szCs w:val="24"/>
              </w:rPr>
            </w:pPr>
          </w:p>
        </w:tc>
        <w:tc>
          <w:tcPr>
            <w:tcW w:w="1005" w:type="dxa"/>
          </w:tcPr>
          <w:p w14:paraId="785A7CA0" w14:textId="07CEAF62" w:rsidR="00B104EC" w:rsidRPr="003E74D8" w:rsidRDefault="00B104EC" w:rsidP="00B104EC">
            <w:pPr>
              <w:tabs>
                <w:tab w:val="decimal" w:pos="642"/>
              </w:tabs>
              <w:spacing w:line="240" w:lineRule="exact"/>
              <w:ind w:right="-169"/>
              <w:rPr>
                <w:rFonts w:ascii="CordiaUPC" w:hAnsi="CordiaUPC" w:cs="CordiaUPC"/>
                <w:sz w:val="24"/>
                <w:szCs w:val="24"/>
              </w:rPr>
            </w:pPr>
          </w:p>
        </w:tc>
        <w:tc>
          <w:tcPr>
            <w:tcW w:w="992" w:type="dxa"/>
          </w:tcPr>
          <w:p w14:paraId="426BFF0F" w14:textId="56C612DE" w:rsidR="00B104EC" w:rsidRPr="003E74D8" w:rsidRDefault="00B104EC" w:rsidP="00B104EC">
            <w:pPr>
              <w:tabs>
                <w:tab w:val="decimal" w:pos="642"/>
              </w:tabs>
              <w:spacing w:line="240" w:lineRule="exact"/>
              <w:ind w:right="-169"/>
              <w:rPr>
                <w:rFonts w:ascii="CordiaUPC" w:hAnsi="CordiaUPC" w:cs="CordiaUPC"/>
                <w:sz w:val="24"/>
                <w:szCs w:val="24"/>
              </w:rPr>
            </w:pPr>
          </w:p>
        </w:tc>
        <w:tc>
          <w:tcPr>
            <w:tcW w:w="793" w:type="dxa"/>
            <w:vAlign w:val="bottom"/>
          </w:tcPr>
          <w:p w14:paraId="4424C2E2" w14:textId="0E93CA57" w:rsidR="00B104EC" w:rsidRPr="003E74D8" w:rsidRDefault="00B104EC" w:rsidP="00B104EC">
            <w:pPr>
              <w:tabs>
                <w:tab w:val="decimal" w:pos="642"/>
              </w:tabs>
              <w:spacing w:line="240" w:lineRule="exact"/>
              <w:ind w:right="-169"/>
              <w:rPr>
                <w:rFonts w:ascii="CordiaUPC" w:hAnsi="CordiaUPC" w:cs="CordiaUPC"/>
                <w:sz w:val="24"/>
                <w:szCs w:val="24"/>
              </w:rPr>
            </w:pPr>
          </w:p>
        </w:tc>
        <w:tc>
          <w:tcPr>
            <w:tcW w:w="1080" w:type="dxa"/>
            <w:vAlign w:val="bottom"/>
          </w:tcPr>
          <w:p w14:paraId="5155292C" w14:textId="2F87FA23" w:rsidR="00B104EC" w:rsidRPr="003E74D8" w:rsidRDefault="00B104EC" w:rsidP="00B104EC">
            <w:pPr>
              <w:tabs>
                <w:tab w:val="decimal" w:pos="849"/>
              </w:tabs>
              <w:spacing w:line="240" w:lineRule="exact"/>
              <w:ind w:left="51" w:right="-169"/>
              <w:rPr>
                <w:rFonts w:ascii="CordiaUPC" w:hAnsi="CordiaUPC" w:cs="CordiaUPC"/>
                <w:sz w:val="24"/>
                <w:szCs w:val="24"/>
              </w:rPr>
            </w:pPr>
          </w:p>
        </w:tc>
      </w:tr>
      <w:tr w:rsidR="00B104EC" w:rsidRPr="005C619D" w14:paraId="13CCD785" w14:textId="77777777" w:rsidTr="00B104EC">
        <w:tc>
          <w:tcPr>
            <w:tcW w:w="1530" w:type="dxa"/>
          </w:tcPr>
          <w:p w14:paraId="29384AE4" w14:textId="77777777" w:rsidR="00B104EC" w:rsidRPr="003E74D8" w:rsidRDefault="00B104EC" w:rsidP="00B104EC">
            <w:pPr>
              <w:tabs>
                <w:tab w:val="left" w:pos="200"/>
              </w:tabs>
              <w:spacing w:line="240" w:lineRule="exact"/>
              <w:ind w:right="-18"/>
              <w:rPr>
                <w:rFonts w:ascii="CordiaUPC" w:hAnsi="CordiaUPC" w:cs="CordiaUPC"/>
                <w:sz w:val="24"/>
                <w:szCs w:val="24"/>
                <w:lang w:val="en-US"/>
              </w:rPr>
            </w:pPr>
            <w:r w:rsidRPr="003E74D8">
              <w:rPr>
                <w:rFonts w:ascii="CordiaUPC" w:hAnsi="CordiaUPC" w:cs="CordiaUPC" w:hint="cs"/>
                <w:sz w:val="24"/>
                <w:szCs w:val="24"/>
                <w:lang w:val="en-US"/>
              </w:rPr>
              <w:t>-  Cost</w:t>
            </w:r>
          </w:p>
        </w:tc>
        <w:tc>
          <w:tcPr>
            <w:tcW w:w="990" w:type="dxa"/>
            <w:vAlign w:val="bottom"/>
          </w:tcPr>
          <w:p w14:paraId="6F9DD595" w14:textId="751CDAAF"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2,219</w:t>
            </w:r>
          </w:p>
        </w:tc>
        <w:tc>
          <w:tcPr>
            <w:tcW w:w="900" w:type="dxa"/>
            <w:gridSpan w:val="2"/>
            <w:vAlign w:val="bottom"/>
          </w:tcPr>
          <w:p w14:paraId="15179D48" w14:textId="6EFE682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5,574</w:t>
            </w:r>
          </w:p>
        </w:tc>
        <w:tc>
          <w:tcPr>
            <w:tcW w:w="900" w:type="dxa"/>
            <w:vAlign w:val="bottom"/>
          </w:tcPr>
          <w:p w14:paraId="0089D962" w14:textId="30EF8940"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98</w:t>
            </w:r>
          </w:p>
        </w:tc>
        <w:tc>
          <w:tcPr>
            <w:tcW w:w="990" w:type="dxa"/>
            <w:vAlign w:val="bottom"/>
          </w:tcPr>
          <w:p w14:paraId="1377A674" w14:textId="70711C50"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(41)</w:t>
            </w:r>
          </w:p>
        </w:tc>
        <w:tc>
          <w:tcPr>
            <w:tcW w:w="810" w:type="dxa"/>
            <w:vAlign w:val="bottom"/>
          </w:tcPr>
          <w:p w14:paraId="703970F3" w14:textId="3E580E84"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5,631</w:t>
            </w:r>
          </w:p>
        </w:tc>
        <w:tc>
          <w:tcPr>
            <w:tcW w:w="900" w:type="dxa"/>
            <w:vAlign w:val="bottom"/>
          </w:tcPr>
          <w:p w14:paraId="66AF1F0C" w14:textId="5331B5B1"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(3,353)</w:t>
            </w:r>
          </w:p>
        </w:tc>
        <w:tc>
          <w:tcPr>
            <w:tcW w:w="986" w:type="dxa"/>
          </w:tcPr>
          <w:p w14:paraId="67470A77" w14:textId="35143C0A"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(116)</w:t>
            </w:r>
          </w:p>
        </w:tc>
        <w:tc>
          <w:tcPr>
            <w:tcW w:w="1065" w:type="dxa"/>
            <w:vAlign w:val="bottom"/>
          </w:tcPr>
          <w:p w14:paraId="2B6961C8" w14:textId="64502552"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33</w:t>
            </w:r>
          </w:p>
        </w:tc>
        <w:tc>
          <w:tcPr>
            <w:tcW w:w="750" w:type="dxa"/>
            <w:vAlign w:val="bottom"/>
          </w:tcPr>
          <w:p w14:paraId="04D8F460" w14:textId="71B4A4E3"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(3,436)</w:t>
            </w:r>
          </w:p>
        </w:tc>
        <w:tc>
          <w:tcPr>
            <w:tcW w:w="889" w:type="dxa"/>
            <w:vAlign w:val="bottom"/>
          </w:tcPr>
          <w:p w14:paraId="1223BBA1" w14:textId="3A267A19"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(2)</w:t>
            </w:r>
          </w:p>
        </w:tc>
        <w:tc>
          <w:tcPr>
            <w:tcW w:w="1005" w:type="dxa"/>
          </w:tcPr>
          <w:p w14:paraId="7FE1BE2A" w14:textId="7126DEA1"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tcPr>
          <w:p w14:paraId="124957AF" w14:textId="7B37C69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22B582F5" w14:textId="25CB6641" w:rsidR="00B104EC" w:rsidRPr="003E74D8" w:rsidRDefault="00B104EC" w:rsidP="00B104EC">
            <w:pPr>
              <w:tabs>
                <w:tab w:val="decimal" w:pos="506"/>
              </w:tabs>
              <w:spacing w:line="240" w:lineRule="exact"/>
              <w:ind w:right="-169"/>
              <w:rPr>
                <w:rFonts w:ascii="CordiaUPC" w:hAnsi="CordiaUPC" w:cs="CordiaUPC"/>
                <w:sz w:val="24"/>
                <w:szCs w:val="24"/>
              </w:rPr>
            </w:pPr>
            <w:r>
              <w:rPr>
                <w:rFonts w:ascii="CordiaUPC" w:hAnsi="CordiaUPC" w:cs="CordiaUPC"/>
                <w:sz w:val="24"/>
                <w:szCs w:val="24"/>
              </w:rPr>
              <w:t>(2)</w:t>
            </w:r>
          </w:p>
        </w:tc>
        <w:tc>
          <w:tcPr>
            <w:tcW w:w="1080" w:type="dxa"/>
            <w:vAlign w:val="bottom"/>
          </w:tcPr>
          <w:p w14:paraId="286DB531" w14:textId="071E90C7" w:rsidR="00B104EC" w:rsidRPr="003E74D8" w:rsidRDefault="00B104EC" w:rsidP="00B104EC">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2,193</w:t>
            </w:r>
          </w:p>
        </w:tc>
      </w:tr>
      <w:tr w:rsidR="00B104EC" w:rsidRPr="005C619D" w14:paraId="76704230" w14:textId="77777777" w:rsidTr="00B104EC">
        <w:tc>
          <w:tcPr>
            <w:tcW w:w="1530" w:type="dxa"/>
          </w:tcPr>
          <w:p w14:paraId="3474BE11" w14:textId="77777777" w:rsidR="00B104EC" w:rsidRPr="003E74D8" w:rsidRDefault="00B104EC" w:rsidP="00B104EC">
            <w:pPr>
              <w:tabs>
                <w:tab w:val="left" w:pos="200"/>
              </w:tabs>
              <w:autoSpaceDE w:val="0"/>
              <w:autoSpaceDN w:val="0"/>
              <w:adjustRightInd w:val="0"/>
              <w:spacing w:line="240" w:lineRule="exact"/>
              <w:rPr>
                <w:rFonts w:ascii="CordiaUPC" w:hAnsi="CordiaUPC" w:cs="CordiaUPC"/>
                <w:sz w:val="24"/>
                <w:szCs w:val="24"/>
                <w:lang w:val="en-US"/>
              </w:rPr>
            </w:pPr>
            <w:r w:rsidRPr="003E74D8">
              <w:rPr>
                <w:rFonts w:ascii="CordiaUPC" w:hAnsi="CordiaUPC" w:cs="CordiaUPC" w:hint="cs"/>
                <w:sz w:val="24"/>
                <w:szCs w:val="24"/>
                <w:lang w:val="en-US"/>
              </w:rPr>
              <w:t>-  Incremental</w:t>
            </w:r>
          </w:p>
          <w:p w14:paraId="7DAC6737" w14:textId="1C782536" w:rsidR="00B104EC" w:rsidRPr="003E74D8" w:rsidRDefault="00B104EC" w:rsidP="00B104EC">
            <w:pPr>
              <w:tabs>
                <w:tab w:val="left" w:pos="200"/>
              </w:tabs>
              <w:spacing w:line="240" w:lineRule="exact"/>
              <w:ind w:left="162" w:right="-18"/>
              <w:rPr>
                <w:rFonts w:ascii="CordiaUPC" w:hAnsi="CordiaUPC" w:cs="CordiaUPC"/>
                <w:sz w:val="24"/>
                <w:szCs w:val="24"/>
                <w:lang w:val="en-US"/>
              </w:rPr>
            </w:pPr>
            <w:r w:rsidRPr="003E74D8">
              <w:rPr>
                <w:rFonts w:ascii="CordiaUPC" w:hAnsi="CordiaUPC" w:cs="CordiaUPC" w:hint="cs"/>
                <w:sz w:val="24"/>
                <w:szCs w:val="24"/>
                <w:lang w:val="en-US"/>
              </w:rPr>
              <w:t xml:space="preserve">   revaluation</w:t>
            </w:r>
            <w:r w:rsidRPr="00230A40">
              <w:rPr>
                <w:rFonts w:ascii="CordiaUPC" w:hAnsi="CordiaUPC" w:cs="CordiaUPC" w:hint="cs"/>
                <w:sz w:val="26"/>
                <w:szCs w:val="26"/>
                <w:lang w:val="en-US"/>
              </w:rPr>
              <w:t>*</w:t>
            </w:r>
          </w:p>
        </w:tc>
        <w:tc>
          <w:tcPr>
            <w:tcW w:w="990" w:type="dxa"/>
            <w:vAlign w:val="bottom"/>
          </w:tcPr>
          <w:p w14:paraId="5A00AF67" w14:textId="3AA4C882"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1,867</w:t>
            </w:r>
          </w:p>
        </w:tc>
        <w:tc>
          <w:tcPr>
            <w:tcW w:w="900" w:type="dxa"/>
            <w:gridSpan w:val="2"/>
            <w:vAlign w:val="bottom"/>
          </w:tcPr>
          <w:p w14:paraId="6755D729" w14:textId="5EACEF21"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4,960</w:t>
            </w:r>
          </w:p>
        </w:tc>
        <w:tc>
          <w:tcPr>
            <w:tcW w:w="900" w:type="dxa"/>
            <w:vAlign w:val="bottom"/>
          </w:tcPr>
          <w:p w14:paraId="1E643A96" w14:textId="2B5E9EE7"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0" w:type="dxa"/>
            <w:vAlign w:val="bottom"/>
          </w:tcPr>
          <w:p w14:paraId="30651621" w14:textId="6802DC8E"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(82)</w:t>
            </w:r>
          </w:p>
        </w:tc>
        <w:tc>
          <w:tcPr>
            <w:tcW w:w="810" w:type="dxa"/>
            <w:vAlign w:val="bottom"/>
          </w:tcPr>
          <w:p w14:paraId="310ECB1A" w14:textId="50D42F38"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4,878</w:t>
            </w:r>
          </w:p>
        </w:tc>
        <w:tc>
          <w:tcPr>
            <w:tcW w:w="900" w:type="dxa"/>
            <w:vAlign w:val="bottom"/>
          </w:tcPr>
          <w:p w14:paraId="1F92797E" w14:textId="772445F1"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(3,093)</w:t>
            </w:r>
          </w:p>
        </w:tc>
        <w:tc>
          <w:tcPr>
            <w:tcW w:w="986" w:type="dxa"/>
            <w:vAlign w:val="bottom"/>
          </w:tcPr>
          <w:p w14:paraId="514B9078" w14:textId="459C1D25"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(49)</w:t>
            </w:r>
          </w:p>
        </w:tc>
        <w:tc>
          <w:tcPr>
            <w:tcW w:w="1065" w:type="dxa"/>
            <w:vAlign w:val="bottom"/>
          </w:tcPr>
          <w:p w14:paraId="5AF22030" w14:textId="1116F22E"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61</w:t>
            </w:r>
          </w:p>
        </w:tc>
        <w:tc>
          <w:tcPr>
            <w:tcW w:w="750" w:type="dxa"/>
            <w:vAlign w:val="bottom"/>
          </w:tcPr>
          <w:p w14:paraId="15C9AE0D" w14:textId="38558B1B"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(3,081)</w:t>
            </w:r>
          </w:p>
        </w:tc>
        <w:tc>
          <w:tcPr>
            <w:tcW w:w="889" w:type="dxa"/>
            <w:vAlign w:val="bottom"/>
          </w:tcPr>
          <w:p w14:paraId="7526EFAD" w14:textId="44C64DB8"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71C5C092" w14:textId="06A06D8E"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4A79A3A4" w14:textId="53978EAA"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37879522" w14:textId="784904CB" w:rsidR="00B104EC" w:rsidRPr="003E74D8" w:rsidRDefault="00B104EC" w:rsidP="00B104EC">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677108EC" w14:textId="2449D550" w:rsidR="00B104EC" w:rsidRPr="003E74D8" w:rsidRDefault="00B104EC" w:rsidP="00B104EC">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1,797</w:t>
            </w:r>
          </w:p>
        </w:tc>
      </w:tr>
      <w:tr w:rsidR="00B104EC" w:rsidRPr="005C619D" w14:paraId="297EFB6C" w14:textId="77777777" w:rsidTr="00B104EC">
        <w:tc>
          <w:tcPr>
            <w:tcW w:w="1530" w:type="dxa"/>
          </w:tcPr>
          <w:p w14:paraId="65A90C34" w14:textId="3FF464EC" w:rsidR="00B104EC" w:rsidRPr="003E74D8" w:rsidRDefault="00B104EC" w:rsidP="00B104EC">
            <w:pPr>
              <w:tabs>
                <w:tab w:val="left" w:pos="340"/>
              </w:tabs>
              <w:autoSpaceDE w:val="0"/>
              <w:autoSpaceDN w:val="0"/>
              <w:adjustRightInd w:val="0"/>
              <w:spacing w:line="240" w:lineRule="exact"/>
              <w:ind w:left="250" w:hanging="250"/>
              <w:rPr>
                <w:rFonts w:ascii="CordiaUPC" w:hAnsi="CordiaUPC" w:cs="CordiaUPC"/>
                <w:sz w:val="24"/>
                <w:szCs w:val="24"/>
                <w:lang w:val="en-US"/>
              </w:rPr>
            </w:pPr>
            <w:r w:rsidRPr="003E74D8">
              <w:rPr>
                <w:rFonts w:ascii="CordiaUPC" w:hAnsi="CordiaUPC" w:cs="CordiaUPC" w:hint="cs"/>
                <w:sz w:val="24"/>
                <w:szCs w:val="24"/>
                <w:lang w:val="en-US"/>
              </w:rPr>
              <w:t xml:space="preserve">Right-of-use </w:t>
            </w:r>
            <w:r>
              <w:rPr>
                <w:rFonts w:ascii="CordiaUPC" w:hAnsi="CordiaUPC" w:cs="CordiaUPC"/>
                <w:sz w:val="24"/>
                <w:szCs w:val="24"/>
                <w:lang w:val="en-US"/>
              </w:rPr>
              <w:t xml:space="preserve">    </w:t>
            </w:r>
            <w:r w:rsidRPr="003E74D8">
              <w:rPr>
                <w:rFonts w:ascii="CordiaUPC" w:hAnsi="CordiaUPC" w:cs="CordiaUPC" w:hint="cs"/>
                <w:sz w:val="24"/>
                <w:szCs w:val="24"/>
                <w:lang w:val="en-US"/>
              </w:rPr>
              <w:t xml:space="preserve">assets    </w:t>
            </w:r>
          </w:p>
          <w:p w14:paraId="35CD8F24" w14:textId="6ABA0A73" w:rsidR="00B104EC" w:rsidRPr="003E74D8" w:rsidRDefault="00B104EC" w:rsidP="00B104EC">
            <w:pPr>
              <w:tabs>
                <w:tab w:val="left" w:pos="200"/>
              </w:tabs>
              <w:autoSpaceDE w:val="0"/>
              <w:autoSpaceDN w:val="0"/>
              <w:adjustRightInd w:val="0"/>
              <w:spacing w:line="240" w:lineRule="exact"/>
              <w:rPr>
                <w:rFonts w:ascii="CordiaUPC" w:hAnsi="CordiaUPC" w:cs="CordiaUPC"/>
                <w:sz w:val="24"/>
                <w:szCs w:val="24"/>
                <w:lang w:val="en-US"/>
              </w:rPr>
            </w:pPr>
            <w:r w:rsidRPr="003E74D8">
              <w:rPr>
                <w:rFonts w:ascii="CordiaUPC" w:hAnsi="CordiaUPC" w:cs="CordiaUPC" w:hint="cs"/>
                <w:sz w:val="24"/>
                <w:szCs w:val="24"/>
                <w:lang w:val="en-US"/>
              </w:rPr>
              <w:t xml:space="preserve">     - premise</w:t>
            </w:r>
          </w:p>
        </w:tc>
        <w:tc>
          <w:tcPr>
            <w:tcW w:w="990" w:type="dxa"/>
            <w:vAlign w:val="bottom"/>
          </w:tcPr>
          <w:p w14:paraId="29F922A2" w14:textId="3F891164"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700</w:t>
            </w:r>
          </w:p>
        </w:tc>
        <w:tc>
          <w:tcPr>
            <w:tcW w:w="900" w:type="dxa"/>
            <w:gridSpan w:val="2"/>
            <w:vAlign w:val="bottom"/>
          </w:tcPr>
          <w:p w14:paraId="55B2706D" w14:textId="086CED11"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1,028</w:t>
            </w:r>
          </w:p>
        </w:tc>
        <w:tc>
          <w:tcPr>
            <w:tcW w:w="900" w:type="dxa"/>
            <w:vAlign w:val="bottom"/>
          </w:tcPr>
          <w:p w14:paraId="534186B6" w14:textId="55CF6071"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195</w:t>
            </w:r>
          </w:p>
        </w:tc>
        <w:tc>
          <w:tcPr>
            <w:tcW w:w="990" w:type="dxa"/>
            <w:vAlign w:val="bottom"/>
          </w:tcPr>
          <w:p w14:paraId="5EEBE3D3" w14:textId="0FB3C2E5"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(76)</w:t>
            </w:r>
          </w:p>
        </w:tc>
        <w:tc>
          <w:tcPr>
            <w:tcW w:w="810" w:type="dxa"/>
            <w:vAlign w:val="bottom"/>
          </w:tcPr>
          <w:p w14:paraId="1A8FFD48" w14:textId="7E48779F"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1,147</w:t>
            </w:r>
          </w:p>
        </w:tc>
        <w:tc>
          <w:tcPr>
            <w:tcW w:w="900" w:type="dxa"/>
            <w:vAlign w:val="bottom"/>
          </w:tcPr>
          <w:p w14:paraId="20F46EA7" w14:textId="3D2203F3"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(328)</w:t>
            </w:r>
          </w:p>
        </w:tc>
        <w:tc>
          <w:tcPr>
            <w:tcW w:w="986" w:type="dxa"/>
            <w:vAlign w:val="bottom"/>
          </w:tcPr>
          <w:p w14:paraId="5C45B8AF" w14:textId="5CFE5E69"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(192)</w:t>
            </w:r>
          </w:p>
        </w:tc>
        <w:tc>
          <w:tcPr>
            <w:tcW w:w="1065" w:type="dxa"/>
            <w:vAlign w:val="bottom"/>
          </w:tcPr>
          <w:p w14:paraId="79CAFE5E" w14:textId="2578D9E2"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76</w:t>
            </w:r>
          </w:p>
        </w:tc>
        <w:tc>
          <w:tcPr>
            <w:tcW w:w="750" w:type="dxa"/>
            <w:vAlign w:val="bottom"/>
          </w:tcPr>
          <w:p w14:paraId="7B8D5275" w14:textId="284B709F"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(444)</w:t>
            </w:r>
          </w:p>
        </w:tc>
        <w:tc>
          <w:tcPr>
            <w:tcW w:w="889" w:type="dxa"/>
            <w:vAlign w:val="bottom"/>
          </w:tcPr>
          <w:p w14:paraId="77A14B83" w14:textId="712C3C1B"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01DAC7EC" w14:textId="490AC86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4134486E" w14:textId="3DB7D7B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0DCB7770" w14:textId="50DC34D7" w:rsidR="00B104EC" w:rsidRPr="003E74D8" w:rsidRDefault="00B104EC" w:rsidP="00B104EC">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51B1B524" w14:textId="2AE40B60" w:rsidR="00B104EC" w:rsidRPr="003E74D8" w:rsidRDefault="00B104EC" w:rsidP="00B104EC">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703</w:t>
            </w:r>
          </w:p>
        </w:tc>
      </w:tr>
      <w:tr w:rsidR="00B104EC" w:rsidRPr="005C619D" w14:paraId="70BEC5E3" w14:textId="77777777" w:rsidTr="00B104EC">
        <w:tc>
          <w:tcPr>
            <w:tcW w:w="1530" w:type="dxa"/>
          </w:tcPr>
          <w:p w14:paraId="4BA82053" w14:textId="77777777" w:rsidR="00B104EC" w:rsidRPr="003E74D8" w:rsidRDefault="00B104EC" w:rsidP="00B104EC">
            <w:pPr>
              <w:tabs>
                <w:tab w:val="left" w:pos="200"/>
              </w:tabs>
              <w:spacing w:line="240" w:lineRule="exact"/>
              <w:ind w:right="-81"/>
              <w:rPr>
                <w:rFonts w:ascii="CordiaUPC" w:hAnsi="CordiaUPC" w:cs="CordiaUPC"/>
                <w:spacing w:val="-6"/>
                <w:sz w:val="24"/>
                <w:szCs w:val="24"/>
                <w:lang w:val="en-US"/>
              </w:rPr>
            </w:pPr>
            <w:r w:rsidRPr="003E74D8">
              <w:rPr>
                <w:rFonts w:ascii="CordiaUPC" w:hAnsi="CordiaUPC" w:cs="CordiaUPC" w:hint="cs"/>
                <w:spacing w:val="-6"/>
                <w:sz w:val="24"/>
                <w:szCs w:val="24"/>
                <w:lang w:val="en-US"/>
              </w:rPr>
              <w:t>Leasehold</w:t>
            </w:r>
            <w:r w:rsidRPr="003E74D8">
              <w:rPr>
                <w:rFonts w:ascii="CordiaUPC" w:hAnsi="CordiaUPC" w:cs="CordiaUPC" w:hint="cs"/>
                <w:spacing w:val="-6"/>
                <w:sz w:val="24"/>
                <w:szCs w:val="24"/>
                <w:lang w:val="en-US"/>
              </w:rPr>
              <w:br/>
              <w:t xml:space="preserve">   </w:t>
            </w:r>
            <w:r w:rsidRPr="003E74D8">
              <w:rPr>
                <w:rFonts w:ascii="CordiaUPC" w:hAnsi="CordiaUPC" w:cs="CordiaUPC" w:hint="cs"/>
                <w:spacing w:val="-6"/>
                <w:sz w:val="24"/>
                <w:szCs w:val="24"/>
                <w:lang w:val="en-US"/>
              </w:rPr>
              <w:tab/>
              <w:t>improvements</w:t>
            </w:r>
          </w:p>
        </w:tc>
        <w:tc>
          <w:tcPr>
            <w:tcW w:w="990" w:type="dxa"/>
            <w:vAlign w:val="bottom"/>
          </w:tcPr>
          <w:p w14:paraId="0BECF7C8" w14:textId="0995319A"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222</w:t>
            </w:r>
          </w:p>
        </w:tc>
        <w:tc>
          <w:tcPr>
            <w:tcW w:w="900" w:type="dxa"/>
            <w:gridSpan w:val="2"/>
            <w:vAlign w:val="bottom"/>
          </w:tcPr>
          <w:p w14:paraId="1CEA6F27" w14:textId="3B9C9E9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1,169</w:t>
            </w:r>
          </w:p>
        </w:tc>
        <w:tc>
          <w:tcPr>
            <w:tcW w:w="900" w:type="dxa"/>
            <w:vAlign w:val="bottom"/>
          </w:tcPr>
          <w:p w14:paraId="25CA8129" w14:textId="027DB352"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38</w:t>
            </w:r>
          </w:p>
        </w:tc>
        <w:tc>
          <w:tcPr>
            <w:tcW w:w="990" w:type="dxa"/>
            <w:vAlign w:val="bottom"/>
          </w:tcPr>
          <w:p w14:paraId="4BCFE2DF" w14:textId="2B5512C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(109)</w:t>
            </w:r>
          </w:p>
        </w:tc>
        <w:tc>
          <w:tcPr>
            <w:tcW w:w="810" w:type="dxa"/>
            <w:vAlign w:val="bottom"/>
          </w:tcPr>
          <w:p w14:paraId="013F54F7" w14:textId="79BF1D49"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1,098</w:t>
            </w:r>
          </w:p>
        </w:tc>
        <w:tc>
          <w:tcPr>
            <w:tcW w:w="900" w:type="dxa"/>
            <w:vAlign w:val="bottom"/>
          </w:tcPr>
          <w:p w14:paraId="75AB33EF" w14:textId="33D3700F"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(947)</w:t>
            </w:r>
          </w:p>
        </w:tc>
        <w:tc>
          <w:tcPr>
            <w:tcW w:w="986" w:type="dxa"/>
            <w:vAlign w:val="bottom"/>
          </w:tcPr>
          <w:p w14:paraId="43F45E79" w14:textId="517EB0B6"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(41)</w:t>
            </w:r>
          </w:p>
        </w:tc>
        <w:tc>
          <w:tcPr>
            <w:tcW w:w="1065" w:type="dxa"/>
            <w:vAlign w:val="bottom"/>
          </w:tcPr>
          <w:p w14:paraId="10D916B6" w14:textId="044E17FA"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99</w:t>
            </w:r>
          </w:p>
        </w:tc>
        <w:tc>
          <w:tcPr>
            <w:tcW w:w="750" w:type="dxa"/>
            <w:vAlign w:val="bottom"/>
          </w:tcPr>
          <w:p w14:paraId="7348F3EB" w14:textId="42FA8DD7"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(889)</w:t>
            </w:r>
          </w:p>
        </w:tc>
        <w:tc>
          <w:tcPr>
            <w:tcW w:w="889" w:type="dxa"/>
            <w:vAlign w:val="bottom"/>
          </w:tcPr>
          <w:p w14:paraId="50C27A3A" w14:textId="2120378A"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4FD7E6A6" w14:textId="6BFF7914"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(10)</w:t>
            </w:r>
          </w:p>
        </w:tc>
        <w:tc>
          <w:tcPr>
            <w:tcW w:w="992" w:type="dxa"/>
            <w:vAlign w:val="bottom"/>
          </w:tcPr>
          <w:p w14:paraId="28B85781" w14:textId="42D4ED33"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10</w:t>
            </w:r>
          </w:p>
        </w:tc>
        <w:tc>
          <w:tcPr>
            <w:tcW w:w="793" w:type="dxa"/>
            <w:vAlign w:val="bottom"/>
          </w:tcPr>
          <w:p w14:paraId="4301CA9A" w14:textId="7D9C9DF5" w:rsidR="00B104EC" w:rsidRPr="003E74D8" w:rsidRDefault="00B104EC" w:rsidP="00B104EC">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36C64E83" w14:textId="7C64B770" w:rsidR="00B104EC" w:rsidRPr="003E74D8" w:rsidRDefault="00B104EC" w:rsidP="00B104EC">
            <w:pPr>
              <w:tabs>
                <w:tab w:val="decimal" w:pos="849"/>
              </w:tabs>
              <w:spacing w:line="240" w:lineRule="exact"/>
              <w:ind w:left="51" w:right="-169"/>
              <w:rPr>
                <w:rFonts w:ascii="CordiaUPC" w:hAnsi="CordiaUPC" w:cs="CordiaUPC"/>
                <w:sz w:val="24"/>
                <w:szCs w:val="24"/>
              </w:rPr>
            </w:pPr>
            <w:r>
              <w:rPr>
                <w:rFonts w:ascii="CordiaUPC" w:hAnsi="CordiaUPC" w:cs="CordiaUPC"/>
                <w:sz w:val="24"/>
                <w:szCs w:val="24"/>
              </w:rPr>
              <w:t>209</w:t>
            </w:r>
          </w:p>
        </w:tc>
      </w:tr>
      <w:tr w:rsidR="00B104EC" w:rsidRPr="005C619D" w14:paraId="16D69537" w14:textId="77777777" w:rsidTr="00B104EC">
        <w:tc>
          <w:tcPr>
            <w:tcW w:w="1530" w:type="dxa"/>
          </w:tcPr>
          <w:p w14:paraId="61BA8E8C" w14:textId="77777777" w:rsidR="00B104EC" w:rsidRPr="003E74D8" w:rsidRDefault="00B104EC" w:rsidP="00B104EC">
            <w:pPr>
              <w:tabs>
                <w:tab w:val="left" w:pos="200"/>
              </w:tabs>
              <w:spacing w:line="240" w:lineRule="exact"/>
              <w:ind w:right="-81"/>
              <w:rPr>
                <w:rFonts w:ascii="CordiaUPC" w:hAnsi="CordiaUPC" w:cs="CordiaUPC"/>
                <w:spacing w:val="-6"/>
                <w:sz w:val="24"/>
                <w:szCs w:val="24"/>
                <w:lang w:val="en-US"/>
              </w:rPr>
            </w:pPr>
            <w:r w:rsidRPr="003E74D8">
              <w:rPr>
                <w:rFonts w:ascii="CordiaUPC" w:hAnsi="CordiaUPC" w:cs="CordiaUPC" w:hint="cs"/>
                <w:spacing w:val="-6"/>
                <w:sz w:val="24"/>
                <w:szCs w:val="24"/>
                <w:lang w:val="en-US"/>
              </w:rPr>
              <w:t xml:space="preserve">Equipment under </w:t>
            </w:r>
            <w:r w:rsidRPr="003E74D8">
              <w:rPr>
                <w:rFonts w:ascii="CordiaUPC" w:hAnsi="CordiaUPC" w:cs="CordiaUPC" w:hint="cs"/>
                <w:spacing w:val="-6"/>
                <w:sz w:val="24"/>
                <w:szCs w:val="24"/>
                <w:lang w:val="en-US"/>
              </w:rPr>
              <w:tab/>
              <w:t xml:space="preserve">construction and </w:t>
            </w:r>
            <w:r w:rsidRPr="003E74D8">
              <w:rPr>
                <w:rFonts w:ascii="CordiaUPC" w:hAnsi="CordiaUPC" w:cs="CordiaUPC" w:hint="cs"/>
                <w:spacing w:val="-6"/>
                <w:sz w:val="24"/>
                <w:szCs w:val="24"/>
                <w:lang w:val="en-US"/>
              </w:rPr>
              <w:tab/>
              <w:t>installation</w:t>
            </w:r>
          </w:p>
        </w:tc>
        <w:tc>
          <w:tcPr>
            <w:tcW w:w="990" w:type="dxa"/>
            <w:vAlign w:val="bottom"/>
          </w:tcPr>
          <w:p w14:paraId="4CFB7F14" w14:textId="3EDE3235"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77</w:t>
            </w:r>
          </w:p>
        </w:tc>
        <w:tc>
          <w:tcPr>
            <w:tcW w:w="900" w:type="dxa"/>
            <w:gridSpan w:val="2"/>
            <w:vAlign w:val="bottom"/>
          </w:tcPr>
          <w:p w14:paraId="67470385" w14:textId="6D38F218"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77</w:t>
            </w:r>
          </w:p>
        </w:tc>
        <w:tc>
          <w:tcPr>
            <w:tcW w:w="900" w:type="dxa"/>
            <w:vAlign w:val="bottom"/>
          </w:tcPr>
          <w:p w14:paraId="2C75EA33" w14:textId="3CAC7090"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112</w:t>
            </w:r>
          </w:p>
        </w:tc>
        <w:tc>
          <w:tcPr>
            <w:tcW w:w="990" w:type="dxa"/>
            <w:vAlign w:val="bottom"/>
          </w:tcPr>
          <w:p w14:paraId="19106040" w14:textId="3E67293E"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(79)</w:t>
            </w:r>
          </w:p>
        </w:tc>
        <w:tc>
          <w:tcPr>
            <w:tcW w:w="810" w:type="dxa"/>
            <w:vAlign w:val="bottom"/>
          </w:tcPr>
          <w:p w14:paraId="24494434" w14:textId="16A5FCB4"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110</w:t>
            </w:r>
          </w:p>
        </w:tc>
        <w:tc>
          <w:tcPr>
            <w:tcW w:w="900" w:type="dxa"/>
            <w:vAlign w:val="bottom"/>
          </w:tcPr>
          <w:p w14:paraId="29CA4746" w14:textId="78DC3C4F"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501D0DBD" w14:textId="3402A85F"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05A4E62D" w14:textId="65022026"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221F1003" w14:textId="1D983144"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1CB5F764" w14:textId="72A6C0E9"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0BE088EE" w14:textId="0243A83A"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3FF1BE85" w14:textId="78997D07"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3826C6AA" w14:textId="335E6C15" w:rsidR="00B104EC" w:rsidRPr="003E74D8" w:rsidRDefault="00B104EC" w:rsidP="00B104EC">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42A03323" w14:textId="486539D2" w:rsidR="00B104EC" w:rsidRPr="003E74D8" w:rsidRDefault="00B104EC" w:rsidP="00B104EC">
            <w:pPr>
              <w:tabs>
                <w:tab w:val="decimal" w:pos="849"/>
              </w:tabs>
              <w:spacing w:line="240" w:lineRule="exact"/>
              <w:ind w:right="-169"/>
              <w:rPr>
                <w:rFonts w:ascii="CordiaUPC" w:hAnsi="CordiaUPC" w:cs="CordiaUPC"/>
                <w:sz w:val="24"/>
                <w:szCs w:val="24"/>
              </w:rPr>
            </w:pPr>
            <w:r>
              <w:rPr>
                <w:rFonts w:ascii="CordiaUPC" w:hAnsi="CordiaUPC" w:cs="CordiaUPC"/>
                <w:sz w:val="24"/>
                <w:szCs w:val="24"/>
              </w:rPr>
              <w:t>110</w:t>
            </w:r>
          </w:p>
        </w:tc>
      </w:tr>
      <w:tr w:rsidR="00B104EC" w:rsidRPr="005C619D" w14:paraId="322B2CFD" w14:textId="77777777" w:rsidTr="00B104EC">
        <w:tc>
          <w:tcPr>
            <w:tcW w:w="1530" w:type="dxa"/>
          </w:tcPr>
          <w:p w14:paraId="29C2534A" w14:textId="192B05C0" w:rsidR="00B104EC" w:rsidRPr="003E74D8" w:rsidRDefault="00B104EC" w:rsidP="00B104EC">
            <w:pPr>
              <w:tabs>
                <w:tab w:val="left" w:pos="200"/>
              </w:tabs>
              <w:spacing w:line="240" w:lineRule="exact"/>
              <w:ind w:right="-81"/>
              <w:rPr>
                <w:rFonts w:ascii="CordiaUPC" w:hAnsi="CordiaUPC" w:cs="CordiaUPC"/>
                <w:spacing w:val="-6"/>
                <w:sz w:val="24"/>
                <w:szCs w:val="24"/>
                <w:lang w:val="en-US"/>
              </w:rPr>
            </w:pPr>
            <w:r w:rsidRPr="003E74D8">
              <w:rPr>
                <w:rFonts w:ascii="CordiaUPC" w:hAnsi="CordiaUPC" w:cs="CordiaUPC" w:hint="cs"/>
                <w:sz w:val="24"/>
                <w:szCs w:val="24"/>
                <w:lang w:val="en-US"/>
              </w:rPr>
              <w:t>Equipment</w:t>
            </w:r>
          </w:p>
        </w:tc>
        <w:tc>
          <w:tcPr>
            <w:tcW w:w="990" w:type="dxa"/>
            <w:vAlign w:val="bottom"/>
          </w:tcPr>
          <w:p w14:paraId="1F01FA47" w14:textId="6E67FF1C" w:rsidR="00B104EC" w:rsidRPr="003E74D8" w:rsidRDefault="00B104EC" w:rsidP="00B104EC">
            <w:pPr>
              <w:tabs>
                <w:tab w:val="decimal" w:pos="732"/>
              </w:tabs>
              <w:spacing w:line="240" w:lineRule="exact"/>
              <w:ind w:left="51" w:right="-169"/>
              <w:rPr>
                <w:rFonts w:ascii="CordiaUPC" w:hAnsi="CordiaUPC" w:cs="CordiaUPC"/>
                <w:sz w:val="24"/>
                <w:szCs w:val="24"/>
              </w:rPr>
            </w:pPr>
            <w:r>
              <w:rPr>
                <w:rFonts w:ascii="CordiaUPC" w:hAnsi="CordiaUPC" w:cs="CordiaUPC"/>
                <w:sz w:val="24"/>
                <w:szCs w:val="24"/>
              </w:rPr>
              <w:t>2,369</w:t>
            </w:r>
          </w:p>
        </w:tc>
        <w:tc>
          <w:tcPr>
            <w:tcW w:w="900" w:type="dxa"/>
            <w:gridSpan w:val="2"/>
            <w:vAlign w:val="bottom"/>
          </w:tcPr>
          <w:p w14:paraId="29EB38B5" w14:textId="26B2BC80"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6,504</w:t>
            </w:r>
          </w:p>
        </w:tc>
        <w:tc>
          <w:tcPr>
            <w:tcW w:w="900" w:type="dxa"/>
            <w:vAlign w:val="bottom"/>
          </w:tcPr>
          <w:p w14:paraId="045E9873" w14:textId="31F6408F"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126</w:t>
            </w:r>
          </w:p>
        </w:tc>
        <w:tc>
          <w:tcPr>
            <w:tcW w:w="990" w:type="dxa"/>
            <w:vAlign w:val="bottom"/>
          </w:tcPr>
          <w:p w14:paraId="3D141A87" w14:textId="4F17816B"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(454)</w:t>
            </w:r>
          </w:p>
        </w:tc>
        <w:tc>
          <w:tcPr>
            <w:tcW w:w="810" w:type="dxa"/>
            <w:vAlign w:val="bottom"/>
          </w:tcPr>
          <w:p w14:paraId="474A7BB8" w14:textId="53CCCD0C" w:rsidR="00B104EC" w:rsidRPr="003E74D8" w:rsidRDefault="00B104EC" w:rsidP="00B104EC">
            <w:pPr>
              <w:tabs>
                <w:tab w:val="decimal" w:pos="593"/>
              </w:tabs>
              <w:spacing w:line="240" w:lineRule="exact"/>
              <w:ind w:right="-169"/>
              <w:rPr>
                <w:rFonts w:ascii="CordiaUPC" w:hAnsi="CordiaUPC" w:cs="CordiaUPC"/>
                <w:sz w:val="24"/>
                <w:szCs w:val="24"/>
              </w:rPr>
            </w:pPr>
            <w:r>
              <w:rPr>
                <w:rFonts w:ascii="CordiaUPC" w:hAnsi="CordiaUPC" w:cs="CordiaUPC"/>
                <w:sz w:val="24"/>
                <w:szCs w:val="24"/>
              </w:rPr>
              <w:t>6,176</w:t>
            </w:r>
          </w:p>
        </w:tc>
        <w:tc>
          <w:tcPr>
            <w:tcW w:w="900" w:type="dxa"/>
            <w:vAlign w:val="bottom"/>
          </w:tcPr>
          <w:p w14:paraId="0F79110C" w14:textId="72E323C4" w:rsidR="00B104EC" w:rsidRPr="003E74D8" w:rsidRDefault="00B104EC" w:rsidP="00B104EC">
            <w:pPr>
              <w:tabs>
                <w:tab w:val="decimal" w:pos="685"/>
              </w:tabs>
              <w:spacing w:line="240" w:lineRule="exact"/>
              <w:ind w:right="-173"/>
              <w:rPr>
                <w:rFonts w:ascii="CordiaUPC" w:hAnsi="CordiaUPC" w:cs="CordiaUPC"/>
                <w:sz w:val="24"/>
                <w:szCs w:val="24"/>
              </w:rPr>
            </w:pPr>
            <w:r>
              <w:rPr>
                <w:rFonts w:ascii="CordiaUPC" w:hAnsi="CordiaUPC" w:cs="CordiaUPC"/>
                <w:sz w:val="24"/>
                <w:szCs w:val="24"/>
              </w:rPr>
              <w:t>(4,135)</w:t>
            </w:r>
          </w:p>
        </w:tc>
        <w:tc>
          <w:tcPr>
            <w:tcW w:w="986" w:type="dxa"/>
            <w:vAlign w:val="bottom"/>
          </w:tcPr>
          <w:p w14:paraId="328FAC9D" w14:textId="0EE01150"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(591)</w:t>
            </w:r>
          </w:p>
        </w:tc>
        <w:tc>
          <w:tcPr>
            <w:tcW w:w="1065" w:type="dxa"/>
            <w:vAlign w:val="bottom"/>
          </w:tcPr>
          <w:p w14:paraId="4CDDBFCD" w14:textId="4504EE52" w:rsidR="00B104EC" w:rsidRPr="003E74D8" w:rsidRDefault="00B104EC" w:rsidP="00B104EC">
            <w:pPr>
              <w:tabs>
                <w:tab w:val="decimal" w:pos="763"/>
              </w:tabs>
              <w:spacing w:line="240" w:lineRule="exact"/>
              <w:ind w:right="-18"/>
              <w:rPr>
                <w:rFonts w:ascii="CordiaUPC" w:hAnsi="CordiaUPC" w:cs="CordiaUPC"/>
                <w:sz w:val="24"/>
                <w:szCs w:val="24"/>
              </w:rPr>
            </w:pPr>
            <w:r>
              <w:rPr>
                <w:rFonts w:ascii="CordiaUPC" w:hAnsi="CordiaUPC" w:cs="CordiaUPC"/>
                <w:sz w:val="24"/>
                <w:szCs w:val="24"/>
              </w:rPr>
              <w:t>703</w:t>
            </w:r>
          </w:p>
        </w:tc>
        <w:tc>
          <w:tcPr>
            <w:tcW w:w="750" w:type="dxa"/>
            <w:vAlign w:val="bottom"/>
          </w:tcPr>
          <w:p w14:paraId="72140139" w14:textId="6937ABD5" w:rsidR="00B104EC" w:rsidRPr="003E74D8" w:rsidRDefault="00B104EC" w:rsidP="00B104EC">
            <w:pPr>
              <w:tabs>
                <w:tab w:val="decimal" w:pos="526"/>
              </w:tabs>
              <w:spacing w:line="240" w:lineRule="exact"/>
              <w:ind w:left="-65" w:right="-169"/>
              <w:rPr>
                <w:rFonts w:ascii="CordiaUPC" w:hAnsi="CordiaUPC" w:cs="CordiaUPC"/>
                <w:sz w:val="24"/>
                <w:szCs w:val="24"/>
              </w:rPr>
            </w:pPr>
            <w:r>
              <w:rPr>
                <w:rFonts w:ascii="CordiaUPC" w:hAnsi="CordiaUPC" w:cs="CordiaUPC"/>
                <w:sz w:val="24"/>
                <w:szCs w:val="24"/>
              </w:rPr>
              <w:t>(4,023)</w:t>
            </w:r>
          </w:p>
        </w:tc>
        <w:tc>
          <w:tcPr>
            <w:tcW w:w="889" w:type="dxa"/>
            <w:vAlign w:val="bottom"/>
          </w:tcPr>
          <w:p w14:paraId="047FDB2D" w14:textId="17C807BD"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3807FD61" w14:textId="6FDD8CB6"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25903646" w14:textId="216C2505" w:rsidR="00B104EC" w:rsidRPr="003E74D8" w:rsidRDefault="00B104EC" w:rsidP="00B104EC">
            <w:pP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287EF293" w14:textId="4CD4F0E1" w:rsidR="00B104EC" w:rsidRPr="003E74D8" w:rsidRDefault="00B104EC" w:rsidP="00B104EC">
            <w:pP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292CAE65" w14:textId="2029CD32" w:rsidR="00B104EC" w:rsidRPr="003E74D8" w:rsidRDefault="00B104EC" w:rsidP="00B104EC">
            <w:pPr>
              <w:tabs>
                <w:tab w:val="decimal" w:pos="849"/>
              </w:tabs>
              <w:spacing w:line="240" w:lineRule="exact"/>
              <w:ind w:right="-169"/>
              <w:rPr>
                <w:rFonts w:ascii="CordiaUPC" w:hAnsi="CordiaUPC" w:cs="CordiaUPC"/>
                <w:sz w:val="24"/>
                <w:szCs w:val="24"/>
              </w:rPr>
            </w:pPr>
            <w:r>
              <w:rPr>
                <w:rFonts w:ascii="CordiaUPC" w:hAnsi="CordiaUPC" w:cs="CordiaUPC"/>
                <w:sz w:val="24"/>
                <w:szCs w:val="24"/>
              </w:rPr>
              <w:t>2,153</w:t>
            </w:r>
          </w:p>
        </w:tc>
      </w:tr>
      <w:tr w:rsidR="00B104EC" w:rsidRPr="005C619D" w14:paraId="5715BC75" w14:textId="77777777" w:rsidTr="00B104EC">
        <w:tc>
          <w:tcPr>
            <w:tcW w:w="1530" w:type="dxa"/>
          </w:tcPr>
          <w:p w14:paraId="41272E1B" w14:textId="6BC59852" w:rsidR="00B104EC" w:rsidRPr="003E74D8" w:rsidRDefault="00B104EC" w:rsidP="00B104EC">
            <w:pPr>
              <w:tabs>
                <w:tab w:val="left" w:pos="70"/>
              </w:tabs>
              <w:spacing w:line="240" w:lineRule="exact"/>
              <w:ind w:left="160" w:right="-18" w:hanging="160"/>
              <w:rPr>
                <w:rFonts w:ascii="CordiaUPC" w:hAnsi="CordiaUPC" w:cs="CordiaUPC"/>
                <w:sz w:val="24"/>
                <w:szCs w:val="24"/>
                <w:rtl/>
                <w:cs/>
                <w:lang w:val="en-US"/>
              </w:rPr>
            </w:pPr>
            <w:r w:rsidRPr="003E74D8">
              <w:rPr>
                <w:rFonts w:ascii="CordiaUPC" w:hAnsi="CordiaUPC" w:cs="CordiaUPC" w:hint="cs"/>
                <w:sz w:val="24"/>
                <w:szCs w:val="24"/>
                <w:lang w:val="en-US"/>
              </w:rPr>
              <w:t>Right-of-use assets</w:t>
            </w:r>
            <w:r>
              <w:rPr>
                <w:rFonts w:ascii="CordiaUPC" w:hAnsi="CordiaUPC" w:cs="CordiaUPC"/>
                <w:sz w:val="24"/>
                <w:szCs w:val="24"/>
                <w:lang w:val="en-US"/>
              </w:rPr>
              <w:t xml:space="preserve">               </w:t>
            </w:r>
            <w:r w:rsidRPr="003E74D8">
              <w:rPr>
                <w:rFonts w:ascii="CordiaUPC" w:hAnsi="CordiaUPC" w:cs="CordiaUPC" w:hint="cs"/>
                <w:sz w:val="24"/>
                <w:szCs w:val="24"/>
                <w:lang w:val="en-US"/>
              </w:rPr>
              <w:t xml:space="preserve">  - equipment</w:t>
            </w:r>
          </w:p>
        </w:tc>
        <w:tc>
          <w:tcPr>
            <w:tcW w:w="990" w:type="dxa"/>
            <w:vAlign w:val="bottom"/>
          </w:tcPr>
          <w:p w14:paraId="17209475" w14:textId="7EB1A863" w:rsidR="00B104EC" w:rsidRPr="003E74D8" w:rsidRDefault="00B104EC" w:rsidP="00B104EC">
            <w:pPr>
              <w:pBdr>
                <w:bottom w:val="single" w:sz="4" w:space="1" w:color="auto"/>
              </w:pBdr>
              <w:tabs>
                <w:tab w:val="decimal" w:pos="732"/>
              </w:tabs>
              <w:spacing w:line="240" w:lineRule="exact"/>
              <w:ind w:left="51" w:right="-96"/>
              <w:rPr>
                <w:rFonts w:ascii="CordiaUPC" w:hAnsi="CordiaUPC" w:cs="CordiaUPC"/>
                <w:sz w:val="24"/>
                <w:szCs w:val="24"/>
              </w:rPr>
            </w:pPr>
            <w:r>
              <w:rPr>
                <w:rFonts w:ascii="CordiaUPC" w:hAnsi="CordiaUPC" w:cs="CordiaUPC"/>
                <w:sz w:val="24"/>
                <w:szCs w:val="24"/>
              </w:rPr>
              <w:t>271</w:t>
            </w:r>
          </w:p>
        </w:tc>
        <w:tc>
          <w:tcPr>
            <w:tcW w:w="900" w:type="dxa"/>
            <w:gridSpan w:val="2"/>
            <w:vAlign w:val="bottom"/>
          </w:tcPr>
          <w:p w14:paraId="57EC0D64" w14:textId="0095EB22" w:rsidR="00B104EC" w:rsidRPr="003E74D8" w:rsidRDefault="00B104EC" w:rsidP="00B104EC">
            <w:pPr>
              <w:pBdr>
                <w:bottom w:val="single" w:sz="4" w:space="1" w:color="auto"/>
              </w:pBdr>
              <w:tabs>
                <w:tab w:val="decimal" w:pos="642"/>
              </w:tabs>
              <w:spacing w:line="240" w:lineRule="exact"/>
              <w:ind w:left="33" w:right="-169"/>
              <w:rPr>
                <w:rFonts w:ascii="CordiaUPC" w:hAnsi="CordiaUPC" w:cs="CordiaUPC"/>
                <w:sz w:val="24"/>
                <w:szCs w:val="24"/>
              </w:rPr>
            </w:pPr>
            <w:r>
              <w:rPr>
                <w:rFonts w:ascii="CordiaUPC" w:hAnsi="CordiaUPC" w:cs="CordiaUPC"/>
                <w:sz w:val="24"/>
                <w:szCs w:val="24"/>
              </w:rPr>
              <w:t>487</w:t>
            </w:r>
          </w:p>
        </w:tc>
        <w:tc>
          <w:tcPr>
            <w:tcW w:w="900" w:type="dxa"/>
            <w:vAlign w:val="bottom"/>
          </w:tcPr>
          <w:p w14:paraId="151B6133" w14:textId="126A32EC" w:rsidR="00B104EC" w:rsidRPr="003E74D8" w:rsidRDefault="00B104EC" w:rsidP="00B104EC">
            <w:pPr>
              <w:pBdr>
                <w:bottom w:val="single" w:sz="4" w:space="1" w:color="auto"/>
              </w:pBdr>
              <w:tabs>
                <w:tab w:val="decimal" w:pos="642"/>
              </w:tabs>
              <w:spacing w:line="240" w:lineRule="exact"/>
              <w:rPr>
                <w:rFonts w:ascii="CordiaUPC" w:hAnsi="CordiaUPC" w:cs="CordiaUPC"/>
                <w:sz w:val="24"/>
                <w:szCs w:val="24"/>
              </w:rPr>
            </w:pPr>
            <w:r>
              <w:rPr>
                <w:rFonts w:ascii="CordiaUPC" w:hAnsi="CordiaUPC" w:cs="CordiaUPC"/>
                <w:sz w:val="24"/>
                <w:szCs w:val="24"/>
              </w:rPr>
              <w:t>13</w:t>
            </w:r>
          </w:p>
        </w:tc>
        <w:tc>
          <w:tcPr>
            <w:tcW w:w="990" w:type="dxa"/>
            <w:vAlign w:val="bottom"/>
          </w:tcPr>
          <w:p w14:paraId="189DE261" w14:textId="0F304ABA" w:rsidR="00B104EC" w:rsidRPr="003E74D8" w:rsidRDefault="00B104EC" w:rsidP="00B104EC">
            <w:pPr>
              <w:pBdr>
                <w:bottom w:val="single" w:sz="4" w:space="1" w:color="auto"/>
              </w:pBdr>
              <w:tabs>
                <w:tab w:val="decimal" w:pos="642"/>
              </w:tabs>
              <w:spacing w:line="240" w:lineRule="exact"/>
              <w:ind w:right="-169"/>
              <w:rPr>
                <w:rFonts w:ascii="CordiaUPC" w:hAnsi="CordiaUPC" w:cs="CordiaUPC"/>
                <w:sz w:val="24"/>
                <w:szCs w:val="24"/>
              </w:rPr>
            </w:pPr>
            <w:r>
              <w:rPr>
                <w:rFonts w:ascii="CordiaUPC" w:hAnsi="CordiaUPC" w:cs="CordiaUPC"/>
                <w:sz w:val="24"/>
                <w:szCs w:val="24"/>
              </w:rPr>
              <w:t>(3)</w:t>
            </w:r>
          </w:p>
        </w:tc>
        <w:tc>
          <w:tcPr>
            <w:tcW w:w="810" w:type="dxa"/>
            <w:vAlign w:val="bottom"/>
          </w:tcPr>
          <w:p w14:paraId="7C0267CB" w14:textId="4AAF6905" w:rsidR="00B104EC" w:rsidRPr="003E74D8" w:rsidRDefault="00B104EC" w:rsidP="00B104EC">
            <w:pPr>
              <w:pBdr>
                <w:bottom w:val="single" w:sz="4" w:space="1" w:color="auto"/>
              </w:pBdr>
              <w:tabs>
                <w:tab w:val="decimal" w:pos="593"/>
              </w:tabs>
              <w:spacing w:line="240" w:lineRule="exact"/>
              <w:ind w:left="33" w:right="-169"/>
              <w:rPr>
                <w:rFonts w:ascii="CordiaUPC" w:hAnsi="CordiaUPC" w:cs="CordiaUPC"/>
                <w:sz w:val="24"/>
                <w:szCs w:val="24"/>
              </w:rPr>
            </w:pPr>
            <w:r>
              <w:rPr>
                <w:rFonts w:ascii="CordiaUPC" w:hAnsi="CordiaUPC" w:cs="CordiaUPC"/>
                <w:sz w:val="24"/>
                <w:szCs w:val="24"/>
              </w:rPr>
              <w:t>497</w:t>
            </w:r>
          </w:p>
        </w:tc>
        <w:tc>
          <w:tcPr>
            <w:tcW w:w="900" w:type="dxa"/>
            <w:vAlign w:val="bottom"/>
          </w:tcPr>
          <w:p w14:paraId="0354DEAC" w14:textId="465CC3CA" w:rsidR="00B104EC" w:rsidRPr="003E74D8" w:rsidRDefault="00B104EC" w:rsidP="00B104EC">
            <w:pPr>
              <w:pBdr>
                <w:bottom w:val="single" w:sz="4" w:space="1" w:color="auto"/>
              </w:pBdr>
              <w:tabs>
                <w:tab w:val="decimal" w:pos="685"/>
              </w:tabs>
              <w:spacing w:line="240" w:lineRule="exact"/>
              <w:ind w:right="-173"/>
              <w:rPr>
                <w:rFonts w:ascii="CordiaUPC" w:hAnsi="CordiaUPC" w:cs="CordiaUPC"/>
                <w:sz w:val="24"/>
                <w:szCs w:val="24"/>
              </w:rPr>
            </w:pPr>
            <w:r>
              <w:rPr>
                <w:rFonts w:ascii="CordiaUPC" w:hAnsi="CordiaUPC" w:cs="CordiaUPC"/>
                <w:sz w:val="24"/>
                <w:szCs w:val="24"/>
              </w:rPr>
              <w:t>(216)</w:t>
            </w:r>
          </w:p>
        </w:tc>
        <w:tc>
          <w:tcPr>
            <w:tcW w:w="986" w:type="dxa"/>
            <w:vAlign w:val="bottom"/>
          </w:tcPr>
          <w:p w14:paraId="69EF0CC7" w14:textId="6FCFEBCE" w:rsidR="00B104EC" w:rsidRPr="003E74D8" w:rsidRDefault="00B104EC" w:rsidP="00B104EC">
            <w:pPr>
              <w:pBdr>
                <w:bottom w:val="single" w:sz="4" w:space="1" w:color="auto"/>
              </w:pBdr>
              <w:tabs>
                <w:tab w:val="decimal" w:pos="642"/>
              </w:tabs>
              <w:spacing w:line="240" w:lineRule="exact"/>
              <w:ind w:left="27" w:right="-169"/>
              <w:rPr>
                <w:rFonts w:ascii="CordiaUPC" w:hAnsi="CordiaUPC" w:cs="CordiaUPC"/>
                <w:sz w:val="24"/>
                <w:szCs w:val="24"/>
                <w:cs/>
                <w:lang w:bidi="th-TH"/>
              </w:rPr>
            </w:pPr>
            <w:r>
              <w:rPr>
                <w:rFonts w:ascii="CordiaUPC" w:hAnsi="CordiaUPC" w:cs="CordiaUPC"/>
                <w:sz w:val="24"/>
                <w:szCs w:val="24"/>
                <w:lang w:bidi="th-TH"/>
              </w:rPr>
              <w:t>(105)</w:t>
            </w:r>
          </w:p>
        </w:tc>
        <w:tc>
          <w:tcPr>
            <w:tcW w:w="1065" w:type="dxa"/>
            <w:vAlign w:val="bottom"/>
          </w:tcPr>
          <w:p w14:paraId="12CA1327" w14:textId="16962C5C" w:rsidR="00B104EC" w:rsidRPr="003E74D8" w:rsidRDefault="00B104EC" w:rsidP="00B104EC">
            <w:pPr>
              <w:pBdr>
                <w:bottom w:val="single" w:sz="4" w:space="1" w:color="auto"/>
              </w:pBdr>
              <w:tabs>
                <w:tab w:val="decimal" w:pos="763"/>
              </w:tabs>
              <w:spacing w:line="240" w:lineRule="exact"/>
              <w:ind w:right="-18"/>
              <w:rPr>
                <w:rFonts w:ascii="CordiaUPC" w:hAnsi="CordiaUPC" w:cs="CordiaUPC"/>
                <w:sz w:val="24"/>
                <w:szCs w:val="24"/>
              </w:rPr>
            </w:pPr>
            <w:r>
              <w:rPr>
                <w:rFonts w:ascii="CordiaUPC" w:hAnsi="CordiaUPC" w:cs="CordiaUPC"/>
                <w:sz w:val="24"/>
                <w:szCs w:val="24"/>
              </w:rPr>
              <w:t>3</w:t>
            </w:r>
          </w:p>
        </w:tc>
        <w:tc>
          <w:tcPr>
            <w:tcW w:w="750" w:type="dxa"/>
            <w:vAlign w:val="bottom"/>
          </w:tcPr>
          <w:p w14:paraId="6D4D7603" w14:textId="1A3075E7" w:rsidR="00B104EC" w:rsidRPr="003E74D8" w:rsidRDefault="00B104EC" w:rsidP="00B104EC">
            <w:pPr>
              <w:pBdr>
                <w:bottom w:val="single" w:sz="4" w:space="1" w:color="auto"/>
              </w:pBdr>
              <w:tabs>
                <w:tab w:val="decimal" w:pos="526"/>
              </w:tabs>
              <w:spacing w:line="240" w:lineRule="exact"/>
              <w:ind w:left="-65" w:right="-169"/>
              <w:rPr>
                <w:rFonts w:ascii="CordiaUPC" w:hAnsi="CordiaUPC" w:cs="CordiaUPC"/>
                <w:sz w:val="24"/>
                <w:szCs w:val="24"/>
              </w:rPr>
            </w:pPr>
            <w:r>
              <w:rPr>
                <w:rFonts w:ascii="CordiaUPC" w:hAnsi="CordiaUPC" w:cs="CordiaUPC"/>
                <w:sz w:val="24"/>
                <w:szCs w:val="24"/>
              </w:rPr>
              <w:t>(318)</w:t>
            </w:r>
          </w:p>
        </w:tc>
        <w:tc>
          <w:tcPr>
            <w:tcW w:w="889" w:type="dxa"/>
            <w:vAlign w:val="bottom"/>
          </w:tcPr>
          <w:p w14:paraId="4FB54FCB" w14:textId="5027E666" w:rsidR="00B104EC" w:rsidRPr="003E74D8" w:rsidRDefault="00B104EC" w:rsidP="00B104EC">
            <w:pPr>
              <w:pBdr>
                <w:bottom w:val="single" w:sz="4" w:space="1" w:color="auto"/>
              </w:pBdr>
              <w:tabs>
                <w:tab w:val="decimal" w:pos="642"/>
              </w:tabs>
              <w:spacing w:line="24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79C2FE94" w14:textId="25BEBBD6" w:rsidR="00B104EC" w:rsidRPr="003E74D8" w:rsidRDefault="00B104EC" w:rsidP="00B104EC">
            <w:pPr>
              <w:pBdr>
                <w:bottom w:val="single" w:sz="4" w:space="1" w:color="auto"/>
              </w:pBdr>
              <w:tabs>
                <w:tab w:val="decimal" w:pos="642"/>
              </w:tabs>
              <w:spacing w:line="240" w:lineRule="exact"/>
              <w:ind w:left="27" w:right="-169"/>
              <w:rPr>
                <w:rFonts w:ascii="CordiaUPC" w:hAnsi="CordiaUPC" w:cs="CordiaUPC"/>
                <w:sz w:val="24"/>
                <w:szCs w:val="24"/>
                <w:cs/>
                <w:lang w:bidi="th-TH"/>
              </w:rPr>
            </w:pPr>
            <w:r>
              <w:rPr>
                <w:rFonts w:ascii="CordiaUPC" w:hAnsi="CordiaUPC" w:cs="CordiaUPC"/>
                <w:sz w:val="24"/>
                <w:szCs w:val="24"/>
                <w:lang w:bidi="th-TH"/>
              </w:rPr>
              <w:t>-</w:t>
            </w:r>
          </w:p>
        </w:tc>
        <w:tc>
          <w:tcPr>
            <w:tcW w:w="992" w:type="dxa"/>
            <w:vAlign w:val="bottom"/>
          </w:tcPr>
          <w:p w14:paraId="48AD59D1" w14:textId="2138BFFC" w:rsidR="00B104EC" w:rsidRPr="003E74D8" w:rsidRDefault="00B104EC" w:rsidP="00B104EC">
            <w:pPr>
              <w:pBdr>
                <w:bottom w:val="single" w:sz="4" w:space="1" w:color="auto"/>
              </w:pBdr>
              <w:tabs>
                <w:tab w:val="decimal" w:pos="642"/>
              </w:tabs>
              <w:spacing w:line="240" w:lineRule="exact"/>
              <w:ind w:left="27" w:right="-169"/>
              <w:rPr>
                <w:rFonts w:ascii="CordiaUPC" w:hAnsi="CordiaUPC" w:cs="CordiaUPC"/>
                <w:sz w:val="24"/>
                <w:szCs w:val="24"/>
                <w:cs/>
                <w:lang w:bidi="th-TH"/>
              </w:rPr>
            </w:pPr>
            <w:r>
              <w:rPr>
                <w:rFonts w:ascii="CordiaUPC" w:hAnsi="CordiaUPC" w:cs="CordiaUPC"/>
                <w:sz w:val="24"/>
                <w:szCs w:val="24"/>
                <w:lang w:bidi="th-TH"/>
              </w:rPr>
              <w:t>-</w:t>
            </w:r>
          </w:p>
        </w:tc>
        <w:tc>
          <w:tcPr>
            <w:tcW w:w="793" w:type="dxa"/>
            <w:vAlign w:val="bottom"/>
          </w:tcPr>
          <w:p w14:paraId="3D5B900D" w14:textId="1929E5B7" w:rsidR="00B104EC" w:rsidRPr="003E74D8" w:rsidRDefault="00B104EC" w:rsidP="00B104EC">
            <w:pPr>
              <w:pBdr>
                <w:bottom w:val="single" w:sz="4" w:space="1" w:color="auto"/>
              </w:pBdr>
              <w:tabs>
                <w:tab w:val="decimal" w:pos="506"/>
              </w:tabs>
              <w:spacing w:line="24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7CB2167D" w14:textId="775E55AC" w:rsidR="00B104EC" w:rsidRPr="003E74D8" w:rsidRDefault="00B104EC" w:rsidP="00B104EC">
            <w:pPr>
              <w:pBdr>
                <w:bottom w:val="single" w:sz="4" w:space="1" w:color="auto"/>
              </w:pBdr>
              <w:tabs>
                <w:tab w:val="decimal" w:pos="849"/>
              </w:tabs>
              <w:spacing w:line="240" w:lineRule="exact"/>
              <w:ind w:left="51" w:right="-169"/>
              <w:rPr>
                <w:rFonts w:ascii="CordiaUPC" w:hAnsi="CordiaUPC" w:cs="CordiaUPC"/>
                <w:sz w:val="24"/>
                <w:szCs w:val="24"/>
              </w:rPr>
            </w:pPr>
            <w:r>
              <w:rPr>
                <w:rFonts w:ascii="CordiaUPC" w:hAnsi="CordiaUPC" w:cs="CordiaUPC"/>
                <w:sz w:val="24"/>
                <w:szCs w:val="24"/>
              </w:rPr>
              <w:t>179</w:t>
            </w:r>
          </w:p>
        </w:tc>
      </w:tr>
      <w:tr w:rsidR="00B104EC" w:rsidRPr="005C619D" w14:paraId="3A51EEC7" w14:textId="77777777" w:rsidTr="00B104EC">
        <w:tc>
          <w:tcPr>
            <w:tcW w:w="1530" w:type="dxa"/>
          </w:tcPr>
          <w:p w14:paraId="77EBC8DD" w14:textId="77777777" w:rsidR="00B104EC" w:rsidRPr="003E74D8" w:rsidRDefault="00B104EC" w:rsidP="00B104EC">
            <w:pPr>
              <w:spacing w:line="240" w:lineRule="exact"/>
              <w:ind w:right="-18"/>
              <w:rPr>
                <w:rFonts w:ascii="CordiaUPC" w:hAnsi="CordiaUPC" w:cs="CordiaUPC"/>
                <w:b/>
                <w:bCs/>
                <w:sz w:val="24"/>
                <w:szCs w:val="24"/>
                <w:lang w:val="en-US"/>
              </w:rPr>
            </w:pPr>
            <w:r w:rsidRPr="003E74D8">
              <w:rPr>
                <w:rFonts w:ascii="CordiaUPC" w:hAnsi="CordiaUPC" w:cs="CordiaUPC" w:hint="cs"/>
                <w:b/>
                <w:bCs/>
                <w:sz w:val="24"/>
                <w:szCs w:val="24"/>
                <w:lang w:val="en-US"/>
              </w:rPr>
              <w:t>Total</w:t>
            </w:r>
          </w:p>
        </w:tc>
        <w:tc>
          <w:tcPr>
            <w:tcW w:w="990" w:type="dxa"/>
          </w:tcPr>
          <w:p w14:paraId="2B85C9DC" w14:textId="7909B086" w:rsidR="00B104EC" w:rsidRPr="003E74D8" w:rsidRDefault="00B104EC" w:rsidP="00B104EC">
            <w:pPr>
              <w:pBdr>
                <w:bottom w:val="double" w:sz="4" w:space="1" w:color="auto"/>
              </w:pBdr>
              <w:tabs>
                <w:tab w:val="decimal" w:pos="732"/>
              </w:tabs>
              <w:spacing w:line="240" w:lineRule="exact"/>
              <w:ind w:left="51" w:right="-105"/>
              <w:rPr>
                <w:rFonts w:ascii="CordiaUPC" w:hAnsi="CordiaUPC" w:cs="CordiaUPC"/>
                <w:b/>
                <w:bCs/>
                <w:sz w:val="24"/>
                <w:szCs w:val="24"/>
              </w:rPr>
            </w:pPr>
            <w:r>
              <w:rPr>
                <w:rFonts w:ascii="CordiaUPC" w:hAnsi="CordiaUPC" w:cs="CordiaUPC"/>
                <w:b/>
                <w:bCs/>
                <w:sz w:val="24"/>
                <w:szCs w:val="24"/>
              </w:rPr>
              <w:t>13,755</w:t>
            </w:r>
          </w:p>
        </w:tc>
        <w:tc>
          <w:tcPr>
            <w:tcW w:w="900" w:type="dxa"/>
            <w:gridSpan w:val="2"/>
          </w:tcPr>
          <w:p w14:paraId="469DD543" w14:textId="03C60D6E" w:rsidR="00B104EC" w:rsidRPr="003E74D8" w:rsidRDefault="00B104EC" w:rsidP="00B104EC">
            <w:pPr>
              <w:pBdr>
                <w:bottom w:val="double" w:sz="4" w:space="1" w:color="auto"/>
              </w:pBdr>
              <w:tabs>
                <w:tab w:val="decimal" w:pos="642"/>
              </w:tabs>
              <w:spacing w:line="240" w:lineRule="exact"/>
              <w:ind w:left="33" w:right="-169"/>
              <w:rPr>
                <w:rFonts w:ascii="CordiaUPC" w:hAnsi="CordiaUPC" w:cs="CordiaUPC"/>
                <w:b/>
                <w:bCs/>
                <w:sz w:val="24"/>
                <w:szCs w:val="24"/>
              </w:rPr>
            </w:pPr>
            <w:r>
              <w:rPr>
                <w:rFonts w:ascii="CordiaUPC" w:hAnsi="CordiaUPC" w:cs="CordiaUPC"/>
                <w:b/>
                <w:bCs/>
                <w:sz w:val="24"/>
                <w:szCs w:val="24"/>
              </w:rPr>
              <w:t>25,983</w:t>
            </w:r>
          </w:p>
        </w:tc>
        <w:tc>
          <w:tcPr>
            <w:tcW w:w="900" w:type="dxa"/>
          </w:tcPr>
          <w:p w14:paraId="1F778F35" w14:textId="5FFDD51B" w:rsidR="00B104EC" w:rsidRPr="003E74D8" w:rsidRDefault="00B104EC" w:rsidP="00B104EC">
            <w:pPr>
              <w:pBdr>
                <w:bottom w:val="double" w:sz="4" w:space="1" w:color="auto"/>
              </w:pBdr>
              <w:tabs>
                <w:tab w:val="decimal" w:pos="642"/>
              </w:tabs>
              <w:spacing w:line="240" w:lineRule="exact"/>
              <w:rPr>
                <w:rFonts w:ascii="CordiaUPC" w:hAnsi="CordiaUPC" w:cs="CordiaUPC"/>
                <w:b/>
                <w:bCs/>
                <w:sz w:val="24"/>
                <w:szCs w:val="24"/>
              </w:rPr>
            </w:pPr>
            <w:r>
              <w:rPr>
                <w:rFonts w:ascii="CordiaUPC" w:hAnsi="CordiaUPC" w:cs="CordiaUPC"/>
                <w:b/>
                <w:bCs/>
                <w:sz w:val="24"/>
                <w:szCs w:val="24"/>
              </w:rPr>
              <w:t>715</w:t>
            </w:r>
          </w:p>
        </w:tc>
        <w:tc>
          <w:tcPr>
            <w:tcW w:w="990" w:type="dxa"/>
          </w:tcPr>
          <w:p w14:paraId="3C4CDD2B" w14:textId="7769FC81" w:rsidR="00B104EC" w:rsidRPr="003E74D8" w:rsidRDefault="00B104EC" w:rsidP="00B104EC">
            <w:pPr>
              <w:pBdr>
                <w:bottom w:val="double" w:sz="4" w:space="1" w:color="auto"/>
              </w:pBdr>
              <w:tabs>
                <w:tab w:val="decimal" w:pos="642"/>
              </w:tabs>
              <w:spacing w:line="240" w:lineRule="exact"/>
              <w:ind w:right="-169"/>
              <w:rPr>
                <w:rFonts w:ascii="CordiaUPC" w:hAnsi="CordiaUPC" w:cs="CordiaUPC"/>
                <w:b/>
                <w:bCs/>
                <w:sz w:val="24"/>
                <w:szCs w:val="24"/>
              </w:rPr>
            </w:pPr>
            <w:r w:rsidRPr="00B866A2">
              <w:rPr>
                <w:rFonts w:ascii="CordiaUPC" w:hAnsi="CordiaUPC" w:cs="CordiaUPC"/>
                <w:b/>
                <w:bCs/>
                <w:sz w:val="24"/>
                <w:szCs w:val="24"/>
              </w:rPr>
              <w:t>(1,070)</w:t>
            </w:r>
          </w:p>
        </w:tc>
        <w:tc>
          <w:tcPr>
            <w:tcW w:w="810" w:type="dxa"/>
          </w:tcPr>
          <w:p w14:paraId="6BCD815A" w14:textId="21640506" w:rsidR="00B104EC" w:rsidRPr="003E74D8" w:rsidRDefault="00B104EC" w:rsidP="00B104EC">
            <w:pPr>
              <w:pBdr>
                <w:bottom w:val="double" w:sz="4" w:space="1" w:color="auto"/>
              </w:pBdr>
              <w:tabs>
                <w:tab w:val="decimal" w:pos="593"/>
              </w:tabs>
              <w:spacing w:line="240" w:lineRule="exact"/>
              <w:ind w:left="33" w:right="-169"/>
              <w:rPr>
                <w:rFonts w:ascii="CordiaUPC" w:hAnsi="CordiaUPC" w:cs="CordiaUPC"/>
                <w:b/>
                <w:bCs/>
                <w:sz w:val="24"/>
                <w:szCs w:val="24"/>
              </w:rPr>
            </w:pPr>
            <w:r>
              <w:rPr>
                <w:rFonts w:ascii="CordiaUPC" w:hAnsi="CordiaUPC" w:cs="CordiaUPC"/>
                <w:b/>
                <w:bCs/>
                <w:sz w:val="24"/>
                <w:szCs w:val="24"/>
              </w:rPr>
              <w:t>25,628</w:t>
            </w:r>
          </w:p>
        </w:tc>
        <w:tc>
          <w:tcPr>
            <w:tcW w:w="900" w:type="dxa"/>
          </w:tcPr>
          <w:p w14:paraId="45E84584" w14:textId="1521717A" w:rsidR="00B104EC" w:rsidRPr="003E74D8" w:rsidRDefault="00B104EC" w:rsidP="00B104EC">
            <w:pPr>
              <w:pBdr>
                <w:bottom w:val="double" w:sz="4" w:space="1" w:color="auto"/>
              </w:pBdr>
              <w:tabs>
                <w:tab w:val="decimal" w:pos="685"/>
              </w:tabs>
              <w:spacing w:line="240" w:lineRule="exact"/>
              <w:ind w:right="-173"/>
              <w:rPr>
                <w:rFonts w:ascii="CordiaUPC" w:hAnsi="CordiaUPC" w:cs="CordiaUPC"/>
                <w:b/>
                <w:bCs/>
                <w:sz w:val="24"/>
                <w:szCs w:val="24"/>
              </w:rPr>
            </w:pPr>
            <w:r>
              <w:rPr>
                <w:rFonts w:ascii="CordiaUPC" w:hAnsi="CordiaUPC" w:cs="CordiaUPC"/>
                <w:b/>
                <w:bCs/>
                <w:sz w:val="24"/>
                <w:szCs w:val="24"/>
              </w:rPr>
              <w:t>(12,072)</w:t>
            </w:r>
          </w:p>
        </w:tc>
        <w:tc>
          <w:tcPr>
            <w:tcW w:w="986" w:type="dxa"/>
          </w:tcPr>
          <w:p w14:paraId="7ABFC17A" w14:textId="3F0B14EF" w:rsidR="00B104EC" w:rsidRPr="003E74D8" w:rsidRDefault="00B104EC" w:rsidP="00B104EC">
            <w:pPr>
              <w:pBdr>
                <w:bottom w:val="double" w:sz="4" w:space="1" w:color="auto"/>
              </w:pBdr>
              <w:tabs>
                <w:tab w:val="decimal" w:pos="642"/>
              </w:tabs>
              <w:spacing w:line="240" w:lineRule="exact"/>
              <w:ind w:right="-169"/>
              <w:rPr>
                <w:rFonts w:ascii="CordiaUPC" w:hAnsi="CordiaUPC" w:cs="CordiaUPC"/>
                <w:b/>
                <w:bCs/>
                <w:sz w:val="24"/>
                <w:szCs w:val="24"/>
              </w:rPr>
            </w:pPr>
            <w:r>
              <w:rPr>
                <w:rFonts w:ascii="CordiaUPC" w:hAnsi="CordiaUPC" w:cs="CordiaUPC"/>
                <w:b/>
                <w:bCs/>
                <w:sz w:val="24"/>
                <w:szCs w:val="24"/>
              </w:rPr>
              <w:t>(1,094)</w:t>
            </w:r>
          </w:p>
        </w:tc>
        <w:tc>
          <w:tcPr>
            <w:tcW w:w="1065" w:type="dxa"/>
          </w:tcPr>
          <w:p w14:paraId="296E4E12" w14:textId="272EF6D5" w:rsidR="00B104EC" w:rsidRPr="003E74D8" w:rsidRDefault="00B104EC" w:rsidP="00B104EC">
            <w:pPr>
              <w:pBdr>
                <w:bottom w:val="double" w:sz="4" w:space="1" w:color="auto"/>
              </w:pBdr>
              <w:tabs>
                <w:tab w:val="decimal" w:pos="763"/>
              </w:tabs>
              <w:spacing w:line="240" w:lineRule="exact"/>
              <w:ind w:right="-18"/>
              <w:rPr>
                <w:rFonts w:ascii="CordiaUPC" w:hAnsi="CordiaUPC" w:cs="CordiaUPC"/>
                <w:b/>
                <w:bCs/>
                <w:sz w:val="24"/>
                <w:szCs w:val="24"/>
                <w:lang w:bidi="th-TH"/>
              </w:rPr>
            </w:pPr>
            <w:r>
              <w:rPr>
                <w:rFonts w:ascii="CordiaUPC" w:hAnsi="CordiaUPC" w:cs="CordiaUPC"/>
                <w:b/>
                <w:bCs/>
                <w:sz w:val="24"/>
                <w:szCs w:val="24"/>
                <w:lang w:bidi="th-TH"/>
              </w:rPr>
              <w:t>975</w:t>
            </w:r>
          </w:p>
        </w:tc>
        <w:tc>
          <w:tcPr>
            <w:tcW w:w="750" w:type="dxa"/>
          </w:tcPr>
          <w:p w14:paraId="07B5DFFC" w14:textId="4FC01355" w:rsidR="00B104EC" w:rsidRPr="003E74D8" w:rsidRDefault="00B104EC" w:rsidP="00B104EC">
            <w:pPr>
              <w:pBdr>
                <w:bottom w:val="double" w:sz="4" w:space="1" w:color="auto"/>
              </w:pBdr>
              <w:tabs>
                <w:tab w:val="decimal" w:pos="526"/>
              </w:tabs>
              <w:spacing w:line="240" w:lineRule="exact"/>
              <w:ind w:left="-65" w:right="-169"/>
              <w:rPr>
                <w:rFonts w:ascii="CordiaUPC" w:hAnsi="CordiaUPC" w:cs="CordiaUPC"/>
                <w:b/>
                <w:bCs/>
                <w:sz w:val="24"/>
                <w:szCs w:val="24"/>
              </w:rPr>
            </w:pPr>
            <w:r>
              <w:rPr>
                <w:rFonts w:ascii="CordiaUPC" w:hAnsi="CordiaUPC" w:cs="CordiaUPC"/>
                <w:b/>
                <w:bCs/>
                <w:sz w:val="24"/>
                <w:szCs w:val="24"/>
              </w:rPr>
              <w:t>(12,191)</w:t>
            </w:r>
          </w:p>
        </w:tc>
        <w:tc>
          <w:tcPr>
            <w:tcW w:w="889" w:type="dxa"/>
          </w:tcPr>
          <w:p w14:paraId="675E790C" w14:textId="16B2886F" w:rsidR="00B104EC" w:rsidRPr="003E74D8" w:rsidRDefault="00B104EC" w:rsidP="00B104EC">
            <w:pPr>
              <w:pBdr>
                <w:bottom w:val="double" w:sz="4" w:space="1" w:color="auto"/>
              </w:pBdr>
              <w:tabs>
                <w:tab w:val="decimal" w:pos="642"/>
              </w:tabs>
              <w:spacing w:line="240" w:lineRule="exact"/>
              <w:ind w:left="27" w:right="-169"/>
              <w:rPr>
                <w:rFonts w:ascii="CordiaUPC" w:hAnsi="CordiaUPC" w:cs="CordiaUPC"/>
                <w:b/>
                <w:bCs/>
                <w:sz w:val="24"/>
                <w:szCs w:val="24"/>
              </w:rPr>
            </w:pPr>
            <w:r>
              <w:rPr>
                <w:rFonts w:ascii="CordiaUPC" w:hAnsi="CordiaUPC" w:cs="CordiaUPC"/>
                <w:b/>
                <w:bCs/>
                <w:sz w:val="24"/>
                <w:szCs w:val="24"/>
              </w:rPr>
              <w:t>(156)</w:t>
            </w:r>
          </w:p>
        </w:tc>
        <w:tc>
          <w:tcPr>
            <w:tcW w:w="1005" w:type="dxa"/>
          </w:tcPr>
          <w:p w14:paraId="2E56AB89" w14:textId="5A28DB05" w:rsidR="00B104EC" w:rsidRPr="003E74D8" w:rsidRDefault="00B104EC" w:rsidP="00B104EC">
            <w:pPr>
              <w:pBdr>
                <w:bottom w:val="double" w:sz="4" w:space="1" w:color="auto"/>
              </w:pBdr>
              <w:tabs>
                <w:tab w:val="decimal" w:pos="642"/>
              </w:tabs>
              <w:spacing w:line="240" w:lineRule="exact"/>
              <w:ind w:left="54" w:right="-163"/>
              <w:rPr>
                <w:rFonts w:ascii="CordiaUPC" w:hAnsi="CordiaUPC" w:cs="CordiaUPC"/>
                <w:b/>
                <w:bCs/>
                <w:sz w:val="24"/>
                <w:szCs w:val="24"/>
              </w:rPr>
            </w:pPr>
            <w:r>
              <w:rPr>
                <w:rFonts w:ascii="CordiaUPC" w:hAnsi="CordiaUPC" w:cs="CordiaUPC"/>
                <w:b/>
                <w:bCs/>
                <w:sz w:val="24"/>
                <w:szCs w:val="24"/>
              </w:rPr>
              <w:t>(10)</w:t>
            </w:r>
          </w:p>
        </w:tc>
        <w:tc>
          <w:tcPr>
            <w:tcW w:w="992" w:type="dxa"/>
          </w:tcPr>
          <w:p w14:paraId="4DFF6901" w14:textId="6C6740B4" w:rsidR="00B104EC" w:rsidRPr="003E74D8" w:rsidRDefault="00B104EC" w:rsidP="00B104EC">
            <w:pPr>
              <w:pBdr>
                <w:bottom w:val="double" w:sz="4" w:space="1" w:color="auto"/>
              </w:pBdr>
              <w:tabs>
                <w:tab w:val="decimal" w:pos="642"/>
              </w:tabs>
              <w:spacing w:line="240" w:lineRule="exact"/>
              <w:ind w:right="-169"/>
              <w:rPr>
                <w:rFonts w:ascii="CordiaUPC" w:hAnsi="CordiaUPC" w:cs="CordiaUPC"/>
                <w:b/>
                <w:bCs/>
                <w:sz w:val="24"/>
                <w:szCs w:val="24"/>
              </w:rPr>
            </w:pPr>
            <w:r>
              <w:rPr>
                <w:rFonts w:ascii="CordiaUPC" w:hAnsi="CordiaUPC" w:cs="CordiaUPC"/>
                <w:b/>
                <w:bCs/>
                <w:sz w:val="24"/>
                <w:szCs w:val="24"/>
              </w:rPr>
              <w:t>15</w:t>
            </w:r>
          </w:p>
        </w:tc>
        <w:tc>
          <w:tcPr>
            <w:tcW w:w="793" w:type="dxa"/>
          </w:tcPr>
          <w:p w14:paraId="5A6C3B14" w14:textId="502A3D30" w:rsidR="00B104EC" w:rsidRPr="003E74D8" w:rsidRDefault="00B104EC" w:rsidP="00B104EC">
            <w:pPr>
              <w:pBdr>
                <w:bottom w:val="double" w:sz="4" w:space="1" w:color="auto"/>
              </w:pBdr>
              <w:tabs>
                <w:tab w:val="decimal" w:pos="506"/>
              </w:tabs>
              <w:spacing w:line="240" w:lineRule="exact"/>
              <w:ind w:right="-169"/>
              <w:rPr>
                <w:rFonts w:ascii="CordiaUPC" w:hAnsi="CordiaUPC" w:cs="CordiaUPC"/>
                <w:b/>
                <w:bCs/>
                <w:sz w:val="24"/>
                <w:szCs w:val="24"/>
              </w:rPr>
            </w:pPr>
            <w:r>
              <w:rPr>
                <w:rFonts w:ascii="CordiaUPC" w:hAnsi="CordiaUPC" w:cs="CordiaUPC"/>
                <w:b/>
                <w:bCs/>
                <w:sz w:val="24"/>
                <w:szCs w:val="24"/>
              </w:rPr>
              <w:t>(151)</w:t>
            </w:r>
          </w:p>
        </w:tc>
        <w:tc>
          <w:tcPr>
            <w:tcW w:w="1080" w:type="dxa"/>
          </w:tcPr>
          <w:p w14:paraId="052367CE" w14:textId="7F7A47C1" w:rsidR="00B104EC" w:rsidRPr="003E74D8" w:rsidRDefault="00B104EC" w:rsidP="00B104EC">
            <w:pPr>
              <w:pBdr>
                <w:bottom w:val="double" w:sz="4" w:space="1" w:color="auto"/>
              </w:pBdr>
              <w:tabs>
                <w:tab w:val="decimal" w:pos="849"/>
              </w:tabs>
              <w:spacing w:line="240" w:lineRule="exact"/>
              <w:ind w:left="51" w:right="-169"/>
              <w:rPr>
                <w:rFonts w:ascii="CordiaUPC" w:hAnsi="CordiaUPC" w:cs="CordiaUPC"/>
                <w:b/>
                <w:bCs/>
                <w:sz w:val="24"/>
                <w:szCs w:val="24"/>
              </w:rPr>
            </w:pPr>
            <w:r>
              <w:rPr>
                <w:rFonts w:ascii="CordiaUPC" w:hAnsi="CordiaUPC" w:cs="CordiaUPC"/>
                <w:b/>
                <w:bCs/>
                <w:sz w:val="24"/>
                <w:szCs w:val="24"/>
              </w:rPr>
              <w:t>13,286</w:t>
            </w:r>
          </w:p>
        </w:tc>
      </w:tr>
    </w:tbl>
    <w:p w14:paraId="10C8E6E7" w14:textId="77777777" w:rsidR="00431715" w:rsidRPr="005C619D" w:rsidRDefault="00431715" w:rsidP="00431715">
      <w:pPr>
        <w:pStyle w:val="PlainText"/>
        <w:spacing w:line="240" w:lineRule="atLeast"/>
        <w:ind w:left="270" w:right="-28"/>
        <w:jc w:val="both"/>
        <w:rPr>
          <w:rFonts w:ascii="Times New Roman" w:hAnsi="Times New Roman" w:cs="Times New Roman"/>
          <w:sz w:val="22"/>
          <w:szCs w:val="22"/>
          <w:lang w:val="en-GB"/>
        </w:rPr>
      </w:pPr>
    </w:p>
    <w:p w14:paraId="12FC9309" w14:textId="77777777" w:rsidR="00202747" w:rsidRDefault="00202747">
      <w:r>
        <w:br w:type="page"/>
      </w:r>
    </w:p>
    <w:tbl>
      <w:tblPr>
        <w:tblW w:w="15570" w:type="dxa"/>
        <w:tblInd w:w="-270" w:type="dxa"/>
        <w:tblLayout w:type="fixed"/>
        <w:tblLook w:val="01E0" w:firstRow="1" w:lastRow="1" w:firstColumn="1" w:lastColumn="1" w:noHBand="0" w:noVBand="0"/>
      </w:tblPr>
      <w:tblGrid>
        <w:gridCol w:w="1530"/>
        <w:gridCol w:w="990"/>
        <w:gridCol w:w="594"/>
        <w:gridCol w:w="306"/>
        <w:gridCol w:w="400"/>
        <w:gridCol w:w="590"/>
        <w:gridCol w:w="900"/>
        <w:gridCol w:w="990"/>
        <w:gridCol w:w="810"/>
        <w:gridCol w:w="900"/>
        <w:gridCol w:w="986"/>
        <w:gridCol w:w="1065"/>
        <w:gridCol w:w="750"/>
        <w:gridCol w:w="889"/>
        <w:gridCol w:w="1005"/>
        <w:gridCol w:w="992"/>
        <w:gridCol w:w="793"/>
        <w:gridCol w:w="1080"/>
      </w:tblGrid>
      <w:tr w:rsidR="00202747" w:rsidRPr="003E74D8" w14:paraId="1955B2C6" w14:textId="77777777" w:rsidTr="00202747">
        <w:tc>
          <w:tcPr>
            <w:tcW w:w="1530" w:type="dxa"/>
          </w:tcPr>
          <w:p w14:paraId="4004BEF9" w14:textId="1D063A70" w:rsidR="00202747" w:rsidRPr="003E74D8" w:rsidRDefault="00D35BF5" w:rsidP="00202747">
            <w:pPr>
              <w:spacing w:line="180" w:lineRule="exact"/>
              <w:rPr>
                <w:rFonts w:ascii="CordiaUPC" w:hAnsi="CordiaUPC" w:cs="CordiaUPC"/>
                <w:sz w:val="24"/>
                <w:szCs w:val="24"/>
              </w:rPr>
            </w:pPr>
            <w:r w:rsidRPr="005C619D">
              <w:rPr>
                <w:rFonts w:cs="Times New Roman"/>
              </w:rPr>
              <w:t xml:space="preserve">         </w:t>
            </w:r>
          </w:p>
        </w:tc>
        <w:tc>
          <w:tcPr>
            <w:tcW w:w="1584" w:type="dxa"/>
            <w:gridSpan w:val="2"/>
          </w:tcPr>
          <w:p w14:paraId="111F39BD" w14:textId="77777777" w:rsidR="00202747" w:rsidRPr="003E74D8" w:rsidRDefault="00202747" w:rsidP="00202747">
            <w:pPr>
              <w:spacing w:line="180" w:lineRule="exact"/>
              <w:ind w:left="-127" w:right="-99"/>
              <w:jc w:val="center"/>
              <w:rPr>
                <w:rFonts w:ascii="CordiaUPC" w:hAnsi="CordiaUPC" w:cs="CordiaUPC"/>
                <w:b/>
                <w:bCs/>
                <w:sz w:val="24"/>
                <w:szCs w:val="24"/>
                <w:lang w:val="en-US"/>
              </w:rPr>
            </w:pPr>
          </w:p>
        </w:tc>
        <w:tc>
          <w:tcPr>
            <w:tcW w:w="12456" w:type="dxa"/>
            <w:gridSpan w:val="15"/>
          </w:tcPr>
          <w:p w14:paraId="75F6D4FC" w14:textId="77777777" w:rsidR="00202747" w:rsidRPr="003E74D8" w:rsidRDefault="00202747" w:rsidP="00202747">
            <w:pPr>
              <w:spacing w:line="180" w:lineRule="exact"/>
              <w:ind w:left="-127" w:right="-99"/>
              <w:jc w:val="center"/>
              <w:rPr>
                <w:rFonts w:ascii="CordiaUPC" w:hAnsi="CordiaUPC" w:cs="CordiaUPC"/>
                <w:sz w:val="24"/>
                <w:szCs w:val="24"/>
                <w:lang w:val="en-US"/>
              </w:rPr>
            </w:pPr>
            <w:r w:rsidRPr="003E74D8">
              <w:rPr>
                <w:rFonts w:ascii="CordiaUPC" w:hAnsi="CordiaUPC" w:cs="CordiaUPC" w:hint="cs"/>
                <w:b/>
                <w:bCs/>
                <w:sz w:val="24"/>
                <w:szCs w:val="24"/>
                <w:lang w:val="en-US"/>
              </w:rPr>
              <w:t>Bank only</w:t>
            </w:r>
          </w:p>
        </w:tc>
      </w:tr>
      <w:tr w:rsidR="00202747" w:rsidRPr="003E74D8" w14:paraId="6E1B6354" w14:textId="77777777" w:rsidTr="00202747">
        <w:tc>
          <w:tcPr>
            <w:tcW w:w="1530" w:type="dxa"/>
          </w:tcPr>
          <w:p w14:paraId="07B806B6" w14:textId="77777777" w:rsidR="00202747" w:rsidRPr="003E74D8" w:rsidRDefault="00202747" w:rsidP="00202747">
            <w:pPr>
              <w:spacing w:line="180" w:lineRule="exact"/>
              <w:rPr>
                <w:rFonts w:ascii="CordiaUPC" w:hAnsi="CordiaUPC" w:cs="CordiaUPC"/>
                <w:sz w:val="24"/>
                <w:szCs w:val="24"/>
              </w:rPr>
            </w:pPr>
          </w:p>
        </w:tc>
        <w:tc>
          <w:tcPr>
            <w:tcW w:w="1584" w:type="dxa"/>
            <w:gridSpan w:val="2"/>
          </w:tcPr>
          <w:p w14:paraId="39E6311C" w14:textId="77777777" w:rsidR="00202747" w:rsidRPr="003E74D8" w:rsidRDefault="00202747" w:rsidP="00202747">
            <w:pPr>
              <w:spacing w:line="180" w:lineRule="exact"/>
              <w:ind w:left="-127" w:right="-99"/>
              <w:jc w:val="center"/>
              <w:rPr>
                <w:rFonts w:ascii="CordiaUPC" w:hAnsi="CordiaUPC" w:cs="CordiaUPC"/>
                <w:color w:val="000000"/>
                <w:sz w:val="24"/>
                <w:szCs w:val="24"/>
                <w:lang w:val="en-US" w:eastAsia="en-GB" w:bidi="th-TH"/>
              </w:rPr>
            </w:pPr>
          </w:p>
        </w:tc>
        <w:tc>
          <w:tcPr>
            <w:tcW w:w="12456" w:type="dxa"/>
            <w:gridSpan w:val="15"/>
          </w:tcPr>
          <w:p w14:paraId="4EF6D377" w14:textId="519D2CDE" w:rsidR="00202747" w:rsidRPr="003E74D8" w:rsidRDefault="00202747" w:rsidP="00202747">
            <w:pPr>
              <w:spacing w:line="180" w:lineRule="exact"/>
              <w:ind w:left="-127" w:right="-99"/>
              <w:jc w:val="center"/>
              <w:rPr>
                <w:rFonts w:ascii="CordiaUPC" w:hAnsi="CordiaUPC" w:cs="CordiaUPC"/>
                <w:sz w:val="24"/>
                <w:szCs w:val="24"/>
                <w:lang w:val="en-US"/>
              </w:rPr>
            </w:pPr>
            <w:r w:rsidRPr="00887104">
              <w:rPr>
                <w:rFonts w:ascii="CordiaUPC" w:hAnsi="CordiaUPC" w:cs="CordiaUPC" w:hint="cs"/>
                <w:color w:val="000000"/>
                <w:sz w:val="26"/>
                <w:szCs w:val="26"/>
                <w:lang w:val="en-US" w:bidi="th-TH"/>
              </w:rPr>
              <w:t>31 December 2020</w:t>
            </w:r>
          </w:p>
        </w:tc>
      </w:tr>
      <w:tr w:rsidR="00202747" w:rsidRPr="003E74D8" w14:paraId="2EDED467" w14:textId="77777777" w:rsidTr="00202747">
        <w:tc>
          <w:tcPr>
            <w:tcW w:w="1530" w:type="dxa"/>
          </w:tcPr>
          <w:p w14:paraId="2BBE8B52" w14:textId="77777777" w:rsidR="00202747" w:rsidRPr="003E74D8" w:rsidRDefault="00202747" w:rsidP="00202747">
            <w:pPr>
              <w:spacing w:line="180" w:lineRule="exact"/>
              <w:rPr>
                <w:rFonts w:ascii="CordiaUPC" w:hAnsi="CordiaUPC" w:cs="CordiaUPC"/>
                <w:sz w:val="24"/>
                <w:szCs w:val="24"/>
              </w:rPr>
            </w:pPr>
          </w:p>
        </w:tc>
        <w:tc>
          <w:tcPr>
            <w:tcW w:w="990" w:type="dxa"/>
          </w:tcPr>
          <w:p w14:paraId="47F3A1BB"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p>
        </w:tc>
        <w:tc>
          <w:tcPr>
            <w:tcW w:w="1300" w:type="dxa"/>
            <w:gridSpan w:val="3"/>
          </w:tcPr>
          <w:p w14:paraId="68904DB6" w14:textId="77777777" w:rsidR="00202747" w:rsidRPr="003E74D8" w:rsidRDefault="00202747" w:rsidP="00202747">
            <w:pPr>
              <w:spacing w:line="180" w:lineRule="exact"/>
              <w:ind w:left="-127" w:right="-63"/>
              <w:jc w:val="center"/>
              <w:rPr>
                <w:rFonts w:ascii="CordiaUPC" w:hAnsi="CordiaUPC" w:cs="CordiaUPC"/>
                <w:b/>
                <w:bCs/>
                <w:sz w:val="24"/>
                <w:szCs w:val="24"/>
                <w:lang w:val="en-US"/>
              </w:rPr>
            </w:pPr>
          </w:p>
        </w:tc>
        <w:tc>
          <w:tcPr>
            <w:tcW w:w="3290" w:type="dxa"/>
            <w:gridSpan w:val="4"/>
          </w:tcPr>
          <w:p w14:paraId="0302239A"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hAnsi="CordiaUPC" w:cs="CordiaUPC" w:hint="cs"/>
                <w:b/>
                <w:bCs/>
                <w:sz w:val="24"/>
                <w:szCs w:val="24"/>
                <w:lang w:val="en-US"/>
              </w:rPr>
              <w:t>Cost</w:t>
            </w:r>
          </w:p>
        </w:tc>
        <w:tc>
          <w:tcPr>
            <w:tcW w:w="3701" w:type="dxa"/>
            <w:gridSpan w:val="4"/>
          </w:tcPr>
          <w:p w14:paraId="041C6E51"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hAnsi="CordiaUPC" w:cs="CordiaUPC" w:hint="cs"/>
                <w:b/>
                <w:bCs/>
                <w:sz w:val="24"/>
                <w:szCs w:val="24"/>
                <w:lang w:val="en-US"/>
              </w:rPr>
              <w:t>Accumulated depreciation</w:t>
            </w:r>
          </w:p>
        </w:tc>
        <w:tc>
          <w:tcPr>
            <w:tcW w:w="3679" w:type="dxa"/>
            <w:gridSpan w:val="4"/>
          </w:tcPr>
          <w:p w14:paraId="51C0C2B6" w14:textId="77777777" w:rsidR="00202747" w:rsidRPr="003E74D8" w:rsidRDefault="00202747" w:rsidP="00202747">
            <w:pPr>
              <w:spacing w:line="180" w:lineRule="exact"/>
              <w:ind w:left="-127" w:right="-63"/>
              <w:jc w:val="center"/>
              <w:rPr>
                <w:rFonts w:ascii="CordiaUPC" w:hAnsi="CordiaUPC" w:cs="CordiaUPC"/>
                <w:b/>
                <w:bCs/>
                <w:sz w:val="24"/>
                <w:szCs w:val="24"/>
                <w:lang w:val="en-US"/>
              </w:rPr>
            </w:pPr>
            <w:r w:rsidRPr="003E74D8">
              <w:rPr>
                <w:rFonts w:ascii="CordiaUPC" w:hAnsi="CordiaUPC" w:cs="CordiaUPC" w:hint="cs"/>
                <w:b/>
                <w:bCs/>
                <w:sz w:val="24"/>
                <w:szCs w:val="24"/>
                <w:lang w:val="en-US"/>
              </w:rPr>
              <w:t>Allowance</w:t>
            </w:r>
            <w:r w:rsidRPr="003E74D8">
              <w:rPr>
                <w:rFonts w:ascii="CordiaUPC" w:hAnsi="CordiaUPC" w:cs="CordiaUPC" w:hint="cs"/>
                <w:b/>
                <w:bCs/>
                <w:sz w:val="24"/>
                <w:szCs w:val="24"/>
              </w:rPr>
              <w:t xml:space="preserve"> for impairment losses</w:t>
            </w:r>
          </w:p>
        </w:tc>
        <w:tc>
          <w:tcPr>
            <w:tcW w:w="1080" w:type="dxa"/>
            <w:vAlign w:val="center"/>
          </w:tcPr>
          <w:p w14:paraId="6AFAB42B" w14:textId="77777777" w:rsidR="00202747" w:rsidRPr="003E74D8" w:rsidRDefault="00202747" w:rsidP="00202747">
            <w:pPr>
              <w:spacing w:line="180" w:lineRule="exact"/>
              <w:ind w:left="-127" w:right="-99"/>
              <w:jc w:val="center"/>
              <w:rPr>
                <w:rFonts w:ascii="CordiaUPC" w:hAnsi="CordiaUPC" w:cs="CordiaUPC"/>
                <w:sz w:val="24"/>
                <w:szCs w:val="24"/>
                <w:lang w:val="en-US"/>
              </w:rPr>
            </w:pPr>
          </w:p>
        </w:tc>
      </w:tr>
      <w:tr w:rsidR="00202747" w:rsidRPr="003E74D8" w14:paraId="25F7F9EB" w14:textId="77777777" w:rsidTr="00202747">
        <w:tc>
          <w:tcPr>
            <w:tcW w:w="1530" w:type="dxa"/>
          </w:tcPr>
          <w:p w14:paraId="358733C8" w14:textId="77777777" w:rsidR="00202747" w:rsidRPr="003E74D8" w:rsidRDefault="00202747" w:rsidP="00202747">
            <w:pPr>
              <w:spacing w:line="180" w:lineRule="exact"/>
              <w:rPr>
                <w:rFonts w:ascii="CordiaUPC" w:hAnsi="CordiaUPC" w:cs="CordiaUPC"/>
                <w:sz w:val="24"/>
                <w:szCs w:val="24"/>
              </w:rPr>
            </w:pPr>
          </w:p>
        </w:tc>
        <w:tc>
          <w:tcPr>
            <w:tcW w:w="990" w:type="dxa"/>
          </w:tcPr>
          <w:p w14:paraId="1EDA5A9F" w14:textId="77777777" w:rsidR="00202747" w:rsidRPr="003E74D8" w:rsidRDefault="00202747" w:rsidP="00202747">
            <w:pPr>
              <w:spacing w:line="180" w:lineRule="exact"/>
              <w:ind w:left="-127" w:right="-63"/>
              <w:jc w:val="center"/>
              <w:rPr>
                <w:rFonts w:ascii="CordiaUPC" w:hAnsi="CordiaUPC" w:cs="CordiaUPC"/>
                <w:sz w:val="24"/>
                <w:szCs w:val="24"/>
                <w:lang w:val="en-US"/>
              </w:rPr>
            </w:pPr>
          </w:p>
        </w:tc>
        <w:tc>
          <w:tcPr>
            <w:tcW w:w="900" w:type="dxa"/>
            <w:gridSpan w:val="2"/>
          </w:tcPr>
          <w:p w14:paraId="39D34CDF"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90" w:type="dxa"/>
            <w:gridSpan w:val="2"/>
          </w:tcPr>
          <w:p w14:paraId="7A38C8F2"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00" w:type="dxa"/>
          </w:tcPr>
          <w:p w14:paraId="6F81E61F" w14:textId="77777777" w:rsidR="00202747" w:rsidRPr="003E74D8" w:rsidRDefault="00202747" w:rsidP="00202747">
            <w:pPr>
              <w:spacing w:line="180" w:lineRule="exact"/>
              <w:ind w:left="-101" w:right="-63"/>
              <w:jc w:val="center"/>
              <w:rPr>
                <w:rFonts w:ascii="CordiaUPC" w:hAnsi="CordiaUPC" w:cs="CordiaUPC"/>
                <w:sz w:val="24"/>
                <w:szCs w:val="24"/>
              </w:rPr>
            </w:pPr>
          </w:p>
        </w:tc>
        <w:tc>
          <w:tcPr>
            <w:tcW w:w="990" w:type="dxa"/>
          </w:tcPr>
          <w:p w14:paraId="656616FD" w14:textId="77777777" w:rsidR="00202747" w:rsidRPr="003E74D8" w:rsidRDefault="00202747" w:rsidP="00202747">
            <w:pPr>
              <w:spacing w:line="180" w:lineRule="exact"/>
              <w:ind w:left="-101" w:right="-63"/>
              <w:jc w:val="center"/>
              <w:rPr>
                <w:rFonts w:ascii="CordiaUPC" w:hAnsi="CordiaUPC" w:cs="CordiaUPC"/>
                <w:sz w:val="24"/>
                <w:szCs w:val="24"/>
              </w:rPr>
            </w:pPr>
          </w:p>
        </w:tc>
        <w:tc>
          <w:tcPr>
            <w:tcW w:w="810" w:type="dxa"/>
          </w:tcPr>
          <w:p w14:paraId="188CDF20"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00" w:type="dxa"/>
          </w:tcPr>
          <w:p w14:paraId="6F5881B9"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86" w:type="dxa"/>
          </w:tcPr>
          <w:p w14:paraId="317591C4"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1065" w:type="dxa"/>
          </w:tcPr>
          <w:p w14:paraId="0665D3EA" w14:textId="77777777" w:rsidR="00202747" w:rsidRPr="003E74D8" w:rsidRDefault="00202747" w:rsidP="00202747">
            <w:pPr>
              <w:spacing w:line="180" w:lineRule="exact"/>
              <w:ind w:left="-101" w:right="-63"/>
              <w:jc w:val="center"/>
              <w:rPr>
                <w:rFonts w:ascii="CordiaUPC" w:hAnsi="CordiaUPC" w:cs="CordiaUPC"/>
                <w:sz w:val="24"/>
                <w:szCs w:val="24"/>
              </w:rPr>
            </w:pPr>
            <w:r w:rsidRPr="003E74D8">
              <w:rPr>
                <w:rFonts w:ascii="CordiaUPC" w:hAnsi="CordiaUPC" w:cs="CordiaUPC" w:hint="cs"/>
                <w:sz w:val="24"/>
                <w:szCs w:val="24"/>
              </w:rPr>
              <w:t>Disposals/</w:t>
            </w:r>
          </w:p>
        </w:tc>
        <w:tc>
          <w:tcPr>
            <w:tcW w:w="750" w:type="dxa"/>
          </w:tcPr>
          <w:p w14:paraId="0B7F64F8"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889" w:type="dxa"/>
            <w:vAlign w:val="bottom"/>
          </w:tcPr>
          <w:p w14:paraId="315130F9"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p>
        </w:tc>
        <w:tc>
          <w:tcPr>
            <w:tcW w:w="1005" w:type="dxa"/>
            <w:vAlign w:val="bottom"/>
          </w:tcPr>
          <w:p w14:paraId="12D080C0"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92" w:type="dxa"/>
            <w:vAlign w:val="bottom"/>
          </w:tcPr>
          <w:p w14:paraId="63E7F361" w14:textId="77777777" w:rsidR="00202747" w:rsidRPr="003E74D8" w:rsidRDefault="00202747" w:rsidP="00202747">
            <w:pPr>
              <w:spacing w:line="180" w:lineRule="exact"/>
              <w:ind w:left="-127" w:right="-63"/>
              <w:jc w:val="center"/>
              <w:rPr>
                <w:rFonts w:ascii="CordiaUPC" w:hAnsi="CordiaUPC" w:cs="CordiaUPC"/>
                <w:sz w:val="24"/>
                <w:szCs w:val="24"/>
                <w:lang w:val="en-US"/>
              </w:rPr>
            </w:pPr>
          </w:p>
        </w:tc>
        <w:tc>
          <w:tcPr>
            <w:tcW w:w="793" w:type="dxa"/>
            <w:vAlign w:val="bottom"/>
          </w:tcPr>
          <w:p w14:paraId="5470C1D4" w14:textId="77777777" w:rsidR="00202747" w:rsidRPr="003E74D8" w:rsidRDefault="00202747" w:rsidP="00202747">
            <w:pPr>
              <w:spacing w:line="180" w:lineRule="exact"/>
              <w:ind w:left="-127" w:right="-63"/>
              <w:jc w:val="center"/>
              <w:rPr>
                <w:rFonts w:ascii="CordiaUPC" w:hAnsi="CordiaUPC" w:cs="CordiaUPC"/>
                <w:sz w:val="24"/>
                <w:szCs w:val="24"/>
                <w:lang w:val="en-US"/>
              </w:rPr>
            </w:pPr>
          </w:p>
        </w:tc>
        <w:tc>
          <w:tcPr>
            <w:tcW w:w="1080" w:type="dxa"/>
            <w:vAlign w:val="bottom"/>
          </w:tcPr>
          <w:p w14:paraId="04C8C9F2" w14:textId="77777777" w:rsidR="00202747" w:rsidRPr="003E74D8" w:rsidRDefault="00202747" w:rsidP="00202747">
            <w:pPr>
              <w:spacing w:line="180" w:lineRule="exact"/>
              <w:ind w:left="-127" w:right="-99"/>
              <w:jc w:val="center"/>
              <w:rPr>
                <w:rFonts w:ascii="CordiaUPC" w:hAnsi="CordiaUPC" w:cs="CordiaUPC"/>
                <w:sz w:val="24"/>
                <w:szCs w:val="24"/>
                <w:lang w:val="en-US"/>
              </w:rPr>
            </w:pPr>
          </w:p>
        </w:tc>
      </w:tr>
      <w:tr w:rsidR="00202747" w:rsidRPr="003E74D8" w14:paraId="43A8C4DD" w14:textId="77777777" w:rsidTr="00202747">
        <w:tc>
          <w:tcPr>
            <w:tcW w:w="1530" w:type="dxa"/>
          </w:tcPr>
          <w:p w14:paraId="353B7E45" w14:textId="77777777" w:rsidR="00202747" w:rsidRPr="003E74D8" w:rsidRDefault="00202747" w:rsidP="00202747">
            <w:pPr>
              <w:spacing w:line="180" w:lineRule="exact"/>
              <w:rPr>
                <w:rFonts w:ascii="CordiaUPC" w:hAnsi="CordiaUPC" w:cs="CordiaUPC"/>
                <w:sz w:val="24"/>
                <w:szCs w:val="24"/>
              </w:rPr>
            </w:pPr>
          </w:p>
        </w:tc>
        <w:tc>
          <w:tcPr>
            <w:tcW w:w="990" w:type="dxa"/>
          </w:tcPr>
          <w:p w14:paraId="4667E4FF"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00" w:type="dxa"/>
            <w:gridSpan w:val="2"/>
          </w:tcPr>
          <w:p w14:paraId="1AC8F2DD"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90" w:type="dxa"/>
            <w:gridSpan w:val="2"/>
          </w:tcPr>
          <w:p w14:paraId="2A19D52A"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00" w:type="dxa"/>
          </w:tcPr>
          <w:p w14:paraId="3C136DAC" w14:textId="77777777" w:rsidR="00202747" w:rsidRPr="003E74D8" w:rsidRDefault="00202747" w:rsidP="00202747">
            <w:pPr>
              <w:spacing w:line="180" w:lineRule="exact"/>
              <w:ind w:left="-101" w:right="-63"/>
              <w:jc w:val="center"/>
              <w:rPr>
                <w:rFonts w:ascii="CordiaUPC" w:hAnsi="CordiaUPC" w:cs="CordiaUPC"/>
                <w:sz w:val="24"/>
                <w:szCs w:val="24"/>
              </w:rPr>
            </w:pPr>
          </w:p>
        </w:tc>
        <w:tc>
          <w:tcPr>
            <w:tcW w:w="990" w:type="dxa"/>
          </w:tcPr>
          <w:p w14:paraId="506328EA" w14:textId="77777777" w:rsidR="00202747" w:rsidRPr="003E74D8" w:rsidRDefault="00202747" w:rsidP="00202747">
            <w:pPr>
              <w:spacing w:line="180" w:lineRule="exact"/>
              <w:ind w:left="-101" w:right="-63"/>
              <w:jc w:val="center"/>
              <w:rPr>
                <w:rFonts w:ascii="CordiaUPC" w:hAnsi="CordiaUPC" w:cs="CordiaUPC"/>
                <w:sz w:val="24"/>
                <w:szCs w:val="24"/>
              </w:rPr>
            </w:pPr>
          </w:p>
        </w:tc>
        <w:tc>
          <w:tcPr>
            <w:tcW w:w="810" w:type="dxa"/>
          </w:tcPr>
          <w:p w14:paraId="07257326"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00" w:type="dxa"/>
          </w:tcPr>
          <w:p w14:paraId="42BF3FFD"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86" w:type="dxa"/>
          </w:tcPr>
          <w:p w14:paraId="3E0695D1"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1065" w:type="dxa"/>
          </w:tcPr>
          <w:p w14:paraId="1DAE42A7" w14:textId="77777777" w:rsidR="00202747" w:rsidRPr="003E74D8" w:rsidRDefault="00202747" w:rsidP="00202747">
            <w:pPr>
              <w:spacing w:line="180" w:lineRule="exact"/>
              <w:ind w:left="-101" w:right="-63"/>
              <w:jc w:val="center"/>
              <w:rPr>
                <w:rFonts w:ascii="CordiaUPC" w:hAnsi="CordiaUPC" w:cs="CordiaUPC"/>
                <w:sz w:val="24"/>
                <w:szCs w:val="24"/>
              </w:rPr>
            </w:pPr>
            <w:r w:rsidRPr="003E74D8">
              <w:rPr>
                <w:rFonts w:ascii="CordiaUPC" w:hAnsi="CordiaUPC" w:cs="CordiaUPC" w:hint="cs"/>
                <w:sz w:val="24"/>
                <w:szCs w:val="24"/>
              </w:rPr>
              <w:t>written-off/</w:t>
            </w:r>
          </w:p>
        </w:tc>
        <w:tc>
          <w:tcPr>
            <w:tcW w:w="750" w:type="dxa"/>
          </w:tcPr>
          <w:p w14:paraId="413FBE56"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889" w:type="dxa"/>
            <w:vAlign w:val="bottom"/>
          </w:tcPr>
          <w:p w14:paraId="4575AF86"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p>
        </w:tc>
        <w:tc>
          <w:tcPr>
            <w:tcW w:w="1005" w:type="dxa"/>
            <w:vAlign w:val="bottom"/>
          </w:tcPr>
          <w:p w14:paraId="4EDB900E"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92" w:type="dxa"/>
            <w:vAlign w:val="bottom"/>
          </w:tcPr>
          <w:p w14:paraId="583243E6" w14:textId="77777777" w:rsidR="00202747" w:rsidRPr="003E74D8" w:rsidRDefault="00202747" w:rsidP="00202747">
            <w:pPr>
              <w:spacing w:line="180" w:lineRule="exact"/>
              <w:ind w:left="-127" w:right="-63"/>
              <w:jc w:val="center"/>
              <w:rPr>
                <w:rFonts w:ascii="CordiaUPC" w:hAnsi="CordiaUPC" w:cs="CordiaUPC"/>
                <w:sz w:val="24"/>
                <w:szCs w:val="24"/>
                <w:lang w:val="en-US"/>
              </w:rPr>
            </w:pPr>
          </w:p>
        </w:tc>
        <w:tc>
          <w:tcPr>
            <w:tcW w:w="793" w:type="dxa"/>
            <w:vAlign w:val="bottom"/>
          </w:tcPr>
          <w:p w14:paraId="1B63AE17" w14:textId="77777777" w:rsidR="00202747" w:rsidRPr="003E74D8" w:rsidRDefault="00202747" w:rsidP="00202747">
            <w:pPr>
              <w:spacing w:line="180" w:lineRule="exact"/>
              <w:ind w:left="-127" w:right="-63"/>
              <w:jc w:val="center"/>
              <w:rPr>
                <w:rFonts w:ascii="CordiaUPC" w:hAnsi="CordiaUPC" w:cs="CordiaUPC"/>
                <w:sz w:val="24"/>
                <w:szCs w:val="24"/>
                <w:lang w:val="en-US"/>
              </w:rPr>
            </w:pPr>
          </w:p>
        </w:tc>
        <w:tc>
          <w:tcPr>
            <w:tcW w:w="1080" w:type="dxa"/>
            <w:vAlign w:val="bottom"/>
          </w:tcPr>
          <w:p w14:paraId="5A1A7289" w14:textId="77777777" w:rsidR="00202747" w:rsidRPr="003E74D8" w:rsidRDefault="00202747" w:rsidP="00202747">
            <w:pPr>
              <w:spacing w:line="180" w:lineRule="exact"/>
              <w:ind w:left="-127" w:right="-99"/>
              <w:jc w:val="center"/>
              <w:rPr>
                <w:rFonts w:ascii="CordiaUPC" w:hAnsi="CordiaUPC" w:cs="CordiaUPC"/>
                <w:sz w:val="24"/>
                <w:szCs w:val="24"/>
                <w:lang w:val="en-US"/>
              </w:rPr>
            </w:pPr>
          </w:p>
        </w:tc>
      </w:tr>
      <w:tr w:rsidR="00202747" w:rsidRPr="003E74D8" w14:paraId="7AA84516" w14:textId="77777777" w:rsidTr="00202747">
        <w:tc>
          <w:tcPr>
            <w:tcW w:w="1530" w:type="dxa"/>
          </w:tcPr>
          <w:p w14:paraId="3C953CFC" w14:textId="77777777" w:rsidR="00202747" w:rsidRPr="003E74D8" w:rsidRDefault="00202747" w:rsidP="00202747">
            <w:pPr>
              <w:spacing w:line="180" w:lineRule="exact"/>
              <w:rPr>
                <w:rFonts w:ascii="CordiaUPC" w:hAnsi="CordiaUPC" w:cs="CordiaUPC"/>
                <w:sz w:val="24"/>
                <w:szCs w:val="24"/>
              </w:rPr>
            </w:pPr>
          </w:p>
        </w:tc>
        <w:tc>
          <w:tcPr>
            <w:tcW w:w="990" w:type="dxa"/>
          </w:tcPr>
          <w:p w14:paraId="44515C33"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hAnsi="CordiaUPC" w:cs="CordiaUPC" w:hint="cs"/>
                <w:sz w:val="24"/>
                <w:szCs w:val="24"/>
              </w:rPr>
              <w:t>Net book</w:t>
            </w:r>
          </w:p>
        </w:tc>
        <w:tc>
          <w:tcPr>
            <w:tcW w:w="900" w:type="dxa"/>
            <w:gridSpan w:val="2"/>
          </w:tcPr>
          <w:p w14:paraId="004AE367"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90" w:type="dxa"/>
            <w:gridSpan w:val="2"/>
          </w:tcPr>
          <w:p w14:paraId="540295D9"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hAnsi="CordiaUPC" w:cs="CordiaUPC" w:hint="cs"/>
                <w:sz w:val="24"/>
                <w:szCs w:val="24"/>
              </w:rPr>
              <w:t>Impact</w:t>
            </w:r>
          </w:p>
        </w:tc>
        <w:tc>
          <w:tcPr>
            <w:tcW w:w="900" w:type="dxa"/>
          </w:tcPr>
          <w:p w14:paraId="023B7EDA" w14:textId="77777777" w:rsidR="00202747" w:rsidRPr="003E74D8" w:rsidRDefault="00202747" w:rsidP="00202747">
            <w:pPr>
              <w:spacing w:line="180" w:lineRule="exact"/>
              <w:ind w:left="-101" w:right="-63"/>
              <w:jc w:val="center"/>
              <w:rPr>
                <w:rFonts w:ascii="CordiaUPC" w:hAnsi="CordiaUPC" w:cs="CordiaUPC"/>
                <w:sz w:val="24"/>
                <w:szCs w:val="24"/>
              </w:rPr>
            </w:pPr>
          </w:p>
        </w:tc>
        <w:tc>
          <w:tcPr>
            <w:tcW w:w="990" w:type="dxa"/>
          </w:tcPr>
          <w:p w14:paraId="3F7E2AF7" w14:textId="77777777" w:rsidR="00202747" w:rsidRPr="003E74D8" w:rsidRDefault="00202747" w:rsidP="00202747">
            <w:pPr>
              <w:spacing w:line="180" w:lineRule="exact"/>
              <w:ind w:left="-101" w:right="-63"/>
              <w:jc w:val="center"/>
              <w:rPr>
                <w:rFonts w:ascii="CordiaUPC" w:hAnsi="CordiaUPC" w:cs="CordiaUPC"/>
                <w:sz w:val="24"/>
                <w:szCs w:val="24"/>
              </w:rPr>
            </w:pPr>
          </w:p>
        </w:tc>
        <w:tc>
          <w:tcPr>
            <w:tcW w:w="810" w:type="dxa"/>
          </w:tcPr>
          <w:p w14:paraId="6643214B"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00" w:type="dxa"/>
          </w:tcPr>
          <w:p w14:paraId="386129BD"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86" w:type="dxa"/>
          </w:tcPr>
          <w:p w14:paraId="028B1C4B"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1065" w:type="dxa"/>
          </w:tcPr>
          <w:p w14:paraId="2DC91A8D" w14:textId="77777777" w:rsidR="00202747" w:rsidRPr="003E74D8" w:rsidRDefault="00202747" w:rsidP="00202747">
            <w:pPr>
              <w:spacing w:line="180" w:lineRule="exact"/>
              <w:ind w:left="-101" w:right="-63"/>
              <w:jc w:val="center"/>
              <w:rPr>
                <w:rFonts w:ascii="CordiaUPC" w:hAnsi="CordiaUPC" w:cs="CordiaUPC"/>
                <w:sz w:val="24"/>
                <w:szCs w:val="24"/>
              </w:rPr>
            </w:pPr>
            <w:r w:rsidRPr="003E74D8">
              <w:rPr>
                <w:rFonts w:ascii="CordiaUPC" w:hAnsi="CordiaUPC" w:cs="CordiaUPC" w:hint="cs"/>
                <w:sz w:val="24"/>
                <w:szCs w:val="24"/>
                <w:lang w:val="en-US"/>
              </w:rPr>
              <w:t>transfers out/</w:t>
            </w:r>
          </w:p>
        </w:tc>
        <w:tc>
          <w:tcPr>
            <w:tcW w:w="750" w:type="dxa"/>
          </w:tcPr>
          <w:p w14:paraId="170C5AA2"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889" w:type="dxa"/>
            <w:vAlign w:val="bottom"/>
          </w:tcPr>
          <w:p w14:paraId="4FFDC74D"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p>
        </w:tc>
        <w:tc>
          <w:tcPr>
            <w:tcW w:w="1005" w:type="dxa"/>
          </w:tcPr>
          <w:p w14:paraId="55D3B5A1" w14:textId="77777777" w:rsidR="00202747" w:rsidRPr="003E74D8" w:rsidRDefault="00202747" w:rsidP="00202747">
            <w:pPr>
              <w:spacing w:line="180" w:lineRule="exact"/>
              <w:ind w:left="-109" w:right="-108"/>
              <w:jc w:val="center"/>
              <w:rPr>
                <w:rFonts w:ascii="CordiaUPC" w:hAnsi="CordiaUPC" w:cs="CordiaUPC"/>
                <w:sz w:val="24"/>
                <w:szCs w:val="24"/>
              </w:rPr>
            </w:pPr>
            <w:r>
              <w:rPr>
                <w:rFonts w:ascii="CordiaUPC" w:hAnsi="CordiaUPC" w:cs="CordiaUPC"/>
                <w:sz w:val="24"/>
                <w:szCs w:val="24"/>
              </w:rPr>
              <w:t>L</w:t>
            </w:r>
            <w:r w:rsidRPr="003E74D8">
              <w:rPr>
                <w:rFonts w:ascii="CordiaUPC" w:hAnsi="CordiaUPC" w:cs="CordiaUPC" w:hint="cs"/>
                <w:sz w:val="24"/>
                <w:szCs w:val="24"/>
              </w:rPr>
              <w:t>oss on</w:t>
            </w:r>
          </w:p>
        </w:tc>
        <w:tc>
          <w:tcPr>
            <w:tcW w:w="992" w:type="dxa"/>
            <w:vAlign w:val="bottom"/>
          </w:tcPr>
          <w:p w14:paraId="35EBC777" w14:textId="77777777" w:rsidR="00202747" w:rsidRPr="003E74D8" w:rsidRDefault="00202747" w:rsidP="00202747">
            <w:pPr>
              <w:spacing w:line="180" w:lineRule="exact"/>
              <w:ind w:left="-127" w:right="-63"/>
              <w:jc w:val="center"/>
              <w:rPr>
                <w:rFonts w:ascii="CordiaUPC" w:hAnsi="CordiaUPC" w:cs="CordiaUPC"/>
                <w:sz w:val="24"/>
                <w:szCs w:val="24"/>
                <w:lang w:val="en-US"/>
              </w:rPr>
            </w:pPr>
          </w:p>
        </w:tc>
        <w:tc>
          <w:tcPr>
            <w:tcW w:w="793" w:type="dxa"/>
            <w:vAlign w:val="bottom"/>
          </w:tcPr>
          <w:p w14:paraId="3150023D" w14:textId="77777777" w:rsidR="00202747" w:rsidRPr="003E74D8" w:rsidRDefault="00202747" w:rsidP="00202747">
            <w:pPr>
              <w:spacing w:line="180" w:lineRule="exact"/>
              <w:ind w:left="-127" w:right="-63"/>
              <w:jc w:val="center"/>
              <w:rPr>
                <w:rFonts w:ascii="CordiaUPC" w:hAnsi="CordiaUPC" w:cs="CordiaUPC"/>
                <w:sz w:val="24"/>
                <w:szCs w:val="24"/>
                <w:lang w:val="en-US"/>
              </w:rPr>
            </w:pPr>
          </w:p>
        </w:tc>
        <w:tc>
          <w:tcPr>
            <w:tcW w:w="1080" w:type="dxa"/>
            <w:vAlign w:val="center"/>
          </w:tcPr>
          <w:p w14:paraId="6572A81D" w14:textId="77777777" w:rsidR="00202747" w:rsidRPr="003E74D8" w:rsidRDefault="00202747" w:rsidP="00202747">
            <w:pPr>
              <w:spacing w:line="180" w:lineRule="exact"/>
              <w:ind w:left="-127" w:right="-99"/>
              <w:jc w:val="center"/>
              <w:rPr>
                <w:rFonts w:ascii="CordiaUPC" w:hAnsi="CordiaUPC" w:cs="CordiaUPC"/>
                <w:sz w:val="24"/>
                <w:szCs w:val="24"/>
                <w:lang w:val="en-US"/>
              </w:rPr>
            </w:pPr>
            <w:r w:rsidRPr="003E74D8">
              <w:rPr>
                <w:rFonts w:ascii="CordiaUPC" w:hAnsi="CordiaUPC" w:cs="CordiaUPC" w:hint="cs"/>
                <w:sz w:val="24"/>
                <w:szCs w:val="24"/>
                <w:lang w:val="en-US"/>
              </w:rPr>
              <w:t>Net book</w:t>
            </w:r>
          </w:p>
        </w:tc>
      </w:tr>
      <w:tr w:rsidR="00202747" w:rsidRPr="003E74D8" w14:paraId="3A2BEC4F" w14:textId="77777777" w:rsidTr="00202747">
        <w:tc>
          <w:tcPr>
            <w:tcW w:w="1530" w:type="dxa"/>
          </w:tcPr>
          <w:p w14:paraId="246F540E" w14:textId="77777777" w:rsidR="00202747" w:rsidRPr="003E74D8" w:rsidRDefault="00202747" w:rsidP="00202747">
            <w:pPr>
              <w:spacing w:line="180" w:lineRule="exact"/>
              <w:rPr>
                <w:rFonts w:ascii="CordiaUPC" w:hAnsi="CordiaUPC" w:cs="CordiaUPC"/>
                <w:sz w:val="24"/>
                <w:szCs w:val="24"/>
              </w:rPr>
            </w:pPr>
          </w:p>
        </w:tc>
        <w:tc>
          <w:tcPr>
            <w:tcW w:w="990" w:type="dxa"/>
          </w:tcPr>
          <w:p w14:paraId="5DF868B0"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eastAsia="Angsana New" w:hAnsi="CordiaUPC" w:cs="CordiaUPC" w:hint="cs"/>
                <w:kern w:val="28"/>
                <w:sz w:val="24"/>
                <w:szCs w:val="24"/>
              </w:rPr>
              <w:t>value as at</w:t>
            </w:r>
          </w:p>
        </w:tc>
        <w:tc>
          <w:tcPr>
            <w:tcW w:w="900" w:type="dxa"/>
            <w:gridSpan w:val="2"/>
          </w:tcPr>
          <w:p w14:paraId="1DD50C58"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90" w:type="dxa"/>
            <w:gridSpan w:val="2"/>
          </w:tcPr>
          <w:p w14:paraId="11474EBC"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hAnsi="CordiaUPC" w:cs="CordiaUPC" w:hint="cs"/>
                <w:sz w:val="24"/>
                <w:szCs w:val="24"/>
              </w:rPr>
              <w:t>of changes</w:t>
            </w:r>
          </w:p>
        </w:tc>
        <w:tc>
          <w:tcPr>
            <w:tcW w:w="900" w:type="dxa"/>
          </w:tcPr>
          <w:p w14:paraId="77A42FB3" w14:textId="77777777" w:rsidR="00202747" w:rsidRPr="003E74D8" w:rsidRDefault="00202747" w:rsidP="00202747">
            <w:pPr>
              <w:spacing w:line="180" w:lineRule="exact"/>
              <w:ind w:left="-101" w:right="-63"/>
              <w:jc w:val="center"/>
              <w:rPr>
                <w:rFonts w:ascii="CordiaUPC" w:hAnsi="CordiaUPC" w:cs="CordiaUPC"/>
                <w:sz w:val="24"/>
                <w:szCs w:val="24"/>
              </w:rPr>
            </w:pPr>
          </w:p>
        </w:tc>
        <w:tc>
          <w:tcPr>
            <w:tcW w:w="990" w:type="dxa"/>
          </w:tcPr>
          <w:p w14:paraId="70C6E913" w14:textId="77777777" w:rsidR="00202747" w:rsidRPr="003E74D8" w:rsidRDefault="00202747" w:rsidP="00202747">
            <w:pPr>
              <w:spacing w:line="180" w:lineRule="exact"/>
              <w:ind w:left="-101" w:right="-63"/>
              <w:jc w:val="center"/>
              <w:rPr>
                <w:rFonts w:ascii="CordiaUPC" w:hAnsi="CordiaUPC" w:cs="CordiaUPC"/>
                <w:sz w:val="24"/>
                <w:szCs w:val="24"/>
              </w:rPr>
            </w:pPr>
            <w:r w:rsidRPr="003E74D8">
              <w:rPr>
                <w:rFonts w:ascii="CordiaUPC" w:hAnsi="CordiaUPC" w:cs="CordiaUPC" w:hint="cs"/>
                <w:sz w:val="24"/>
                <w:szCs w:val="24"/>
              </w:rPr>
              <w:t>Disposals/</w:t>
            </w:r>
          </w:p>
        </w:tc>
        <w:tc>
          <w:tcPr>
            <w:tcW w:w="810" w:type="dxa"/>
          </w:tcPr>
          <w:p w14:paraId="19E87245"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00" w:type="dxa"/>
          </w:tcPr>
          <w:p w14:paraId="057477FE"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986" w:type="dxa"/>
            <w:vAlign w:val="bottom"/>
          </w:tcPr>
          <w:p w14:paraId="602C0438"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p>
        </w:tc>
        <w:tc>
          <w:tcPr>
            <w:tcW w:w="1065" w:type="dxa"/>
            <w:vAlign w:val="bottom"/>
          </w:tcPr>
          <w:p w14:paraId="13AAB3FC" w14:textId="77777777" w:rsidR="00202747" w:rsidRPr="003E74D8" w:rsidRDefault="00202747" w:rsidP="00202747">
            <w:pPr>
              <w:spacing w:line="180" w:lineRule="exact"/>
              <w:ind w:left="-101" w:right="-63"/>
              <w:jc w:val="center"/>
              <w:rPr>
                <w:rFonts w:ascii="CordiaUPC" w:hAnsi="CordiaUPC" w:cs="CordiaUPC"/>
                <w:sz w:val="24"/>
                <w:szCs w:val="24"/>
                <w:rtl/>
                <w:cs/>
                <w:lang w:val="en-US"/>
              </w:rPr>
            </w:pPr>
            <w:r w:rsidRPr="003E74D8">
              <w:rPr>
                <w:rFonts w:ascii="CordiaUPC" w:hAnsi="CordiaUPC" w:cs="CordiaUPC" w:hint="cs"/>
                <w:sz w:val="24"/>
                <w:szCs w:val="24"/>
                <w:lang w:val="en-US"/>
              </w:rPr>
              <w:t>adjustments</w:t>
            </w:r>
          </w:p>
        </w:tc>
        <w:tc>
          <w:tcPr>
            <w:tcW w:w="750" w:type="dxa"/>
          </w:tcPr>
          <w:p w14:paraId="16C783A5" w14:textId="77777777" w:rsidR="00202747" w:rsidRPr="003E74D8" w:rsidRDefault="00202747" w:rsidP="00202747">
            <w:pPr>
              <w:spacing w:line="180" w:lineRule="exact"/>
              <w:ind w:left="-127" w:right="-63"/>
              <w:jc w:val="center"/>
              <w:rPr>
                <w:rFonts w:ascii="CordiaUPC" w:hAnsi="CordiaUPC" w:cs="CordiaUPC"/>
                <w:sz w:val="24"/>
                <w:szCs w:val="24"/>
              </w:rPr>
            </w:pPr>
          </w:p>
        </w:tc>
        <w:tc>
          <w:tcPr>
            <w:tcW w:w="889" w:type="dxa"/>
            <w:vAlign w:val="bottom"/>
          </w:tcPr>
          <w:p w14:paraId="7F121426"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p>
        </w:tc>
        <w:tc>
          <w:tcPr>
            <w:tcW w:w="1005" w:type="dxa"/>
          </w:tcPr>
          <w:p w14:paraId="739BF362" w14:textId="77777777" w:rsidR="00202747" w:rsidRPr="003E74D8" w:rsidRDefault="00202747" w:rsidP="00202747">
            <w:pPr>
              <w:spacing w:line="180" w:lineRule="exact"/>
              <w:ind w:left="-109" w:right="-108"/>
              <w:jc w:val="center"/>
              <w:rPr>
                <w:rFonts w:ascii="CordiaUPC" w:hAnsi="CordiaUPC" w:cs="CordiaUPC"/>
                <w:sz w:val="24"/>
                <w:szCs w:val="24"/>
              </w:rPr>
            </w:pPr>
            <w:r w:rsidRPr="003E74D8">
              <w:rPr>
                <w:rFonts w:ascii="CordiaUPC" w:hAnsi="CordiaUPC" w:cs="CordiaUPC" w:hint="cs"/>
                <w:sz w:val="24"/>
                <w:szCs w:val="24"/>
              </w:rPr>
              <w:t>impairment</w:t>
            </w:r>
          </w:p>
        </w:tc>
        <w:tc>
          <w:tcPr>
            <w:tcW w:w="992" w:type="dxa"/>
            <w:vAlign w:val="bottom"/>
          </w:tcPr>
          <w:p w14:paraId="40D4E0ED"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Disposals/</w:t>
            </w:r>
          </w:p>
        </w:tc>
        <w:tc>
          <w:tcPr>
            <w:tcW w:w="793" w:type="dxa"/>
            <w:vAlign w:val="bottom"/>
          </w:tcPr>
          <w:p w14:paraId="41C5B459" w14:textId="77777777" w:rsidR="00202747" w:rsidRPr="003E74D8" w:rsidRDefault="00202747" w:rsidP="00202747">
            <w:pPr>
              <w:spacing w:line="180" w:lineRule="exact"/>
              <w:ind w:left="-127" w:right="-63"/>
              <w:jc w:val="center"/>
              <w:rPr>
                <w:rFonts w:ascii="CordiaUPC" w:hAnsi="CordiaUPC" w:cs="CordiaUPC"/>
                <w:sz w:val="24"/>
                <w:szCs w:val="24"/>
                <w:lang w:val="en-US"/>
              </w:rPr>
            </w:pPr>
          </w:p>
        </w:tc>
        <w:tc>
          <w:tcPr>
            <w:tcW w:w="1080" w:type="dxa"/>
            <w:vAlign w:val="center"/>
          </w:tcPr>
          <w:p w14:paraId="58A48269" w14:textId="77777777" w:rsidR="00202747" w:rsidRPr="003E74D8" w:rsidRDefault="00202747" w:rsidP="00202747">
            <w:pPr>
              <w:spacing w:line="180" w:lineRule="exact"/>
              <w:ind w:left="-127" w:right="-99"/>
              <w:jc w:val="center"/>
              <w:rPr>
                <w:rFonts w:ascii="CordiaUPC" w:hAnsi="CordiaUPC" w:cs="CordiaUPC"/>
                <w:sz w:val="24"/>
                <w:szCs w:val="24"/>
                <w:lang w:val="en-US"/>
              </w:rPr>
            </w:pPr>
            <w:r w:rsidRPr="003E74D8">
              <w:rPr>
                <w:rFonts w:ascii="CordiaUPC" w:hAnsi="CordiaUPC" w:cs="CordiaUPC" w:hint="cs"/>
                <w:sz w:val="24"/>
                <w:szCs w:val="24"/>
                <w:lang w:val="en-US"/>
              </w:rPr>
              <w:t>value as at</w:t>
            </w:r>
          </w:p>
        </w:tc>
      </w:tr>
      <w:tr w:rsidR="00202747" w:rsidRPr="003E74D8" w14:paraId="3CD6D6FC" w14:textId="77777777" w:rsidTr="00202747">
        <w:tc>
          <w:tcPr>
            <w:tcW w:w="1530" w:type="dxa"/>
          </w:tcPr>
          <w:p w14:paraId="42155755" w14:textId="77777777" w:rsidR="00202747" w:rsidRPr="003E74D8" w:rsidRDefault="00202747" w:rsidP="00202747">
            <w:pPr>
              <w:spacing w:line="180" w:lineRule="exact"/>
              <w:rPr>
                <w:rFonts w:ascii="CordiaUPC" w:hAnsi="CordiaUPC" w:cs="CordiaUPC"/>
                <w:sz w:val="24"/>
                <w:szCs w:val="24"/>
              </w:rPr>
            </w:pPr>
          </w:p>
        </w:tc>
        <w:tc>
          <w:tcPr>
            <w:tcW w:w="990" w:type="dxa"/>
          </w:tcPr>
          <w:p w14:paraId="47C44067"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1 January</w:t>
            </w:r>
          </w:p>
        </w:tc>
        <w:tc>
          <w:tcPr>
            <w:tcW w:w="900" w:type="dxa"/>
            <w:gridSpan w:val="2"/>
            <w:vAlign w:val="bottom"/>
          </w:tcPr>
          <w:p w14:paraId="4EE7982B"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990" w:type="dxa"/>
            <w:gridSpan w:val="2"/>
          </w:tcPr>
          <w:p w14:paraId="25C580EA" w14:textId="77777777" w:rsidR="00202747" w:rsidRPr="003E74D8" w:rsidRDefault="00202747" w:rsidP="00202747">
            <w:pPr>
              <w:spacing w:line="180" w:lineRule="exact"/>
              <w:ind w:left="-127" w:right="-112"/>
              <w:jc w:val="center"/>
              <w:rPr>
                <w:rFonts w:ascii="CordiaUPC" w:hAnsi="CordiaUPC" w:cs="CordiaUPC"/>
                <w:sz w:val="24"/>
                <w:szCs w:val="24"/>
              </w:rPr>
            </w:pPr>
            <w:r w:rsidRPr="003E74D8">
              <w:rPr>
                <w:rFonts w:ascii="CordiaUPC" w:hAnsi="CordiaUPC" w:cs="CordiaUPC" w:hint="cs"/>
                <w:sz w:val="24"/>
                <w:szCs w:val="24"/>
              </w:rPr>
              <w:t>in accounting</w:t>
            </w:r>
          </w:p>
        </w:tc>
        <w:tc>
          <w:tcPr>
            <w:tcW w:w="900" w:type="dxa"/>
          </w:tcPr>
          <w:p w14:paraId="24EF5BF0"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hAnsi="CordiaUPC" w:cs="CordiaUPC" w:hint="cs"/>
                <w:sz w:val="24"/>
                <w:szCs w:val="24"/>
              </w:rPr>
              <w:t>Increase/</w:t>
            </w:r>
          </w:p>
        </w:tc>
        <w:tc>
          <w:tcPr>
            <w:tcW w:w="990" w:type="dxa"/>
          </w:tcPr>
          <w:p w14:paraId="0DA6D23E"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hAnsi="CordiaUPC" w:cs="CordiaUPC" w:hint="cs"/>
                <w:sz w:val="24"/>
                <w:szCs w:val="24"/>
              </w:rPr>
              <w:t>written-off/</w:t>
            </w:r>
          </w:p>
        </w:tc>
        <w:tc>
          <w:tcPr>
            <w:tcW w:w="810" w:type="dxa"/>
            <w:vAlign w:val="bottom"/>
          </w:tcPr>
          <w:p w14:paraId="53DC5603"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900" w:type="dxa"/>
            <w:vAlign w:val="bottom"/>
          </w:tcPr>
          <w:p w14:paraId="46DC817D"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986" w:type="dxa"/>
            <w:vAlign w:val="bottom"/>
          </w:tcPr>
          <w:p w14:paraId="14606E6E"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p>
        </w:tc>
        <w:tc>
          <w:tcPr>
            <w:tcW w:w="1065" w:type="dxa"/>
            <w:vAlign w:val="bottom"/>
          </w:tcPr>
          <w:p w14:paraId="52793984" w14:textId="77777777" w:rsidR="00202747" w:rsidRPr="003E74D8" w:rsidRDefault="00202747" w:rsidP="00202747">
            <w:pPr>
              <w:spacing w:line="180" w:lineRule="exact"/>
              <w:ind w:left="-101" w:right="-63"/>
              <w:jc w:val="center"/>
              <w:rPr>
                <w:rFonts w:ascii="CordiaUPC" w:hAnsi="CordiaUPC" w:cs="CordiaUPC"/>
                <w:sz w:val="24"/>
                <w:szCs w:val="24"/>
                <w:lang w:val="en-US"/>
              </w:rPr>
            </w:pPr>
            <w:r w:rsidRPr="003E74D8">
              <w:rPr>
                <w:rFonts w:ascii="CordiaUPC" w:hAnsi="CordiaUPC" w:cs="CordiaUPC" w:hint="cs"/>
                <w:sz w:val="24"/>
                <w:szCs w:val="24"/>
                <w:lang w:val="en-US"/>
              </w:rPr>
              <w:t>from</w:t>
            </w:r>
          </w:p>
        </w:tc>
        <w:tc>
          <w:tcPr>
            <w:tcW w:w="750" w:type="dxa"/>
            <w:vAlign w:val="bottom"/>
          </w:tcPr>
          <w:p w14:paraId="0FA068B4"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889" w:type="dxa"/>
            <w:vAlign w:val="bottom"/>
          </w:tcPr>
          <w:p w14:paraId="17DD7C83"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Beginning</w:t>
            </w:r>
          </w:p>
        </w:tc>
        <w:tc>
          <w:tcPr>
            <w:tcW w:w="1005" w:type="dxa"/>
          </w:tcPr>
          <w:p w14:paraId="26FE6D22" w14:textId="77777777" w:rsidR="00202747" w:rsidRPr="003E74D8" w:rsidRDefault="00202747" w:rsidP="00202747">
            <w:pPr>
              <w:spacing w:line="180" w:lineRule="exact"/>
              <w:ind w:left="-109" w:right="-63"/>
              <w:jc w:val="center"/>
              <w:rPr>
                <w:rFonts w:ascii="CordiaUPC" w:hAnsi="CordiaUPC" w:cs="CordiaUPC"/>
                <w:sz w:val="24"/>
                <w:szCs w:val="24"/>
              </w:rPr>
            </w:pPr>
            <w:r w:rsidRPr="003E74D8">
              <w:rPr>
                <w:rFonts w:ascii="CordiaUPC" w:hAnsi="CordiaUPC" w:cs="CordiaUPC" w:hint="cs"/>
                <w:sz w:val="24"/>
                <w:szCs w:val="24"/>
              </w:rPr>
              <w:t>during</w:t>
            </w:r>
          </w:p>
        </w:tc>
        <w:tc>
          <w:tcPr>
            <w:tcW w:w="992" w:type="dxa"/>
            <w:vAlign w:val="bottom"/>
          </w:tcPr>
          <w:p w14:paraId="09AD6608"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written-off/</w:t>
            </w:r>
          </w:p>
        </w:tc>
        <w:tc>
          <w:tcPr>
            <w:tcW w:w="793" w:type="dxa"/>
            <w:vAlign w:val="bottom"/>
          </w:tcPr>
          <w:p w14:paraId="5C2FE89E"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Ending</w:t>
            </w:r>
          </w:p>
        </w:tc>
        <w:tc>
          <w:tcPr>
            <w:tcW w:w="1080" w:type="dxa"/>
            <w:vAlign w:val="center"/>
          </w:tcPr>
          <w:p w14:paraId="34FBD994"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31 December</w:t>
            </w:r>
          </w:p>
        </w:tc>
      </w:tr>
      <w:tr w:rsidR="00202747" w:rsidRPr="003E74D8" w14:paraId="723834CD" w14:textId="77777777" w:rsidTr="00202747">
        <w:tc>
          <w:tcPr>
            <w:tcW w:w="1530" w:type="dxa"/>
          </w:tcPr>
          <w:p w14:paraId="190261AF" w14:textId="77777777" w:rsidR="00202747" w:rsidRPr="003E74D8" w:rsidRDefault="00202747" w:rsidP="00202747">
            <w:pPr>
              <w:spacing w:line="180" w:lineRule="exact"/>
              <w:rPr>
                <w:rFonts w:ascii="CordiaUPC" w:hAnsi="CordiaUPC" w:cs="CordiaUPC"/>
                <w:sz w:val="24"/>
                <w:szCs w:val="24"/>
              </w:rPr>
            </w:pPr>
          </w:p>
        </w:tc>
        <w:tc>
          <w:tcPr>
            <w:tcW w:w="990" w:type="dxa"/>
          </w:tcPr>
          <w:p w14:paraId="0B6A2BC7"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2020</w:t>
            </w:r>
          </w:p>
        </w:tc>
        <w:tc>
          <w:tcPr>
            <w:tcW w:w="900" w:type="dxa"/>
            <w:gridSpan w:val="2"/>
            <w:vAlign w:val="bottom"/>
          </w:tcPr>
          <w:p w14:paraId="031E236D"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990" w:type="dxa"/>
            <w:gridSpan w:val="2"/>
          </w:tcPr>
          <w:p w14:paraId="3641AD91" w14:textId="77777777" w:rsidR="00202747" w:rsidRPr="003E74D8" w:rsidRDefault="00202747" w:rsidP="00202747">
            <w:pPr>
              <w:spacing w:line="180" w:lineRule="exact"/>
              <w:ind w:left="-127" w:right="-63"/>
              <w:jc w:val="center"/>
              <w:rPr>
                <w:rFonts w:ascii="CordiaUPC" w:hAnsi="CordiaUPC" w:cs="CordiaUPC"/>
                <w:sz w:val="24"/>
                <w:szCs w:val="24"/>
              </w:rPr>
            </w:pPr>
            <w:r w:rsidRPr="003E74D8">
              <w:rPr>
                <w:rFonts w:ascii="CordiaUPC" w:hAnsi="CordiaUPC" w:cs="CordiaUPC" w:hint="cs"/>
                <w:sz w:val="24"/>
                <w:szCs w:val="24"/>
              </w:rPr>
              <w:t>policies</w:t>
            </w:r>
          </w:p>
        </w:tc>
        <w:tc>
          <w:tcPr>
            <w:tcW w:w="900" w:type="dxa"/>
          </w:tcPr>
          <w:p w14:paraId="10AC6A86"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rPr>
              <w:t>transfers in</w:t>
            </w:r>
          </w:p>
        </w:tc>
        <w:tc>
          <w:tcPr>
            <w:tcW w:w="990" w:type="dxa"/>
          </w:tcPr>
          <w:p w14:paraId="417F4ECD"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transfers out</w:t>
            </w:r>
          </w:p>
        </w:tc>
        <w:tc>
          <w:tcPr>
            <w:tcW w:w="810" w:type="dxa"/>
            <w:vAlign w:val="bottom"/>
          </w:tcPr>
          <w:p w14:paraId="4BFEEA2F"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900" w:type="dxa"/>
            <w:vAlign w:val="bottom"/>
          </w:tcPr>
          <w:p w14:paraId="0D6AF381"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986" w:type="dxa"/>
            <w:vAlign w:val="bottom"/>
          </w:tcPr>
          <w:p w14:paraId="5B0C5AF4"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Depreciation</w:t>
            </w:r>
          </w:p>
        </w:tc>
        <w:tc>
          <w:tcPr>
            <w:tcW w:w="1065" w:type="dxa"/>
            <w:vAlign w:val="bottom"/>
          </w:tcPr>
          <w:p w14:paraId="040A1A3C" w14:textId="77777777" w:rsidR="00202747" w:rsidRPr="003E74D8" w:rsidRDefault="00202747" w:rsidP="00202747">
            <w:pPr>
              <w:spacing w:line="180" w:lineRule="exact"/>
              <w:ind w:left="-101" w:right="-63"/>
              <w:jc w:val="center"/>
              <w:rPr>
                <w:rFonts w:ascii="CordiaUPC" w:hAnsi="CordiaUPC" w:cs="CordiaUPC"/>
                <w:sz w:val="24"/>
                <w:szCs w:val="24"/>
                <w:rtl/>
                <w:cs/>
                <w:lang w:val="en-US"/>
              </w:rPr>
            </w:pPr>
            <w:r w:rsidRPr="003E74D8">
              <w:rPr>
                <w:rFonts w:ascii="CordiaUPC" w:hAnsi="CordiaUPC" w:cs="CordiaUPC" w:hint="cs"/>
                <w:sz w:val="24"/>
                <w:szCs w:val="24"/>
                <w:lang w:val="en-US"/>
              </w:rPr>
              <w:t>revaluation</w:t>
            </w:r>
          </w:p>
        </w:tc>
        <w:tc>
          <w:tcPr>
            <w:tcW w:w="750" w:type="dxa"/>
            <w:vAlign w:val="bottom"/>
          </w:tcPr>
          <w:p w14:paraId="129D303D"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889" w:type="dxa"/>
            <w:vAlign w:val="bottom"/>
          </w:tcPr>
          <w:p w14:paraId="33504FBB" w14:textId="77777777" w:rsidR="00202747" w:rsidRPr="003E74D8" w:rsidRDefault="00202747" w:rsidP="00202747">
            <w:pPr>
              <w:spacing w:line="180" w:lineRule="exact"/>
              <w:ind w:left="-127" w:right="-63"/>
              <w:jc w:val="center"/>
              <w:rPr>
                <w:rFonts w:ascii="CordiaUPC" w:eastAsia="Angsana New" w:hAnsi="CordiaUPC" w:cs="CordiaUPC"/>
                <w:kern w:val="28"/>
                <w:sz w:val="24"/>
                <w:szCs w:val="24"/>
              </w:rPr>
            </w:pPr>
            <w:r w:rsidRPr="003E74D8">
              <w:rPr>
                <w:rFonts w:ascii="CordiaUPC" w:eastAsia="Angsana New" w:hAnsi="CordiaUPC" w:cs="CordiaUPC" w:hint="cs"/>
                <w:kern w:val="28"/>
                <w:sz w:val="24"/>
                <w:szCs w:val="24"/>
              </w:rPr>
              <w:t>balance</w:t>
            </w:r>
          </w:p>
        </w:tc>
        <w:tc>
          <w:tcPr>
            <w:tcW w:w="1005" w:type="dxa"/>
            <w:vAlign w:val="bottom"/>
          </w:tcPr>
          <w:p w14:paraId="2B0F7BEC" w14:textId="77777777" w:rsidR="00202747" w:rsidRPr="003E74D8" w:rsidRDefault="00202747" w:rsidP="00202747">
            <w:pPr>
              <w:spacing w:line="180" w:lineRule="exact"/>
              <w:ind w:left="-109" w:right="-63"/>
              <w:jc w:val="center"/>
              <w:rPr>
                <w:rFonts w:ascii="CordiaUPC" w:hAnsi="CordiaUPC" w:cs="CordiaUPC"/>
                <w:sz w:val="24"/>
                <w:szCs w:val="24"/>
              </w:rPr>
            </w:pPr>
            <w:r w:rsidRPr="003E74D8">
              <w:rPr>
                <w:rFonts w:ascii="CordiaUPC" w:hAnsi="CordiaUPC" w:cs="CordiaUPC" w:hint="cs"/>
                <w:sz w:val="24"/>
                <w:szCs w:val="24"/>
              </w:rPr>
              <w:t xml:space="preserve">the </w:t>
            </w:r>
            <w:r>
              <w:rPr>
                <w:rFonts w:ascii="CordiaUPC" w:hAnsi="CordiaUPC" w:cs="CordiaUPC"/>
                <w:sz w:val="24"/>
                <w:szCs w:val="24"/>
              </w:rPr>
              <w:t>year</w:t>
            </w:r>
          </w:p>
        </w:tc>
        <w:tc>
          <w:tcPr>
            <w:tcW w:w="992" w:type="dxa"/>
            <w:vAlign w:val="bottom"/>
          </w:tcPr>
          <w:p w14:paraId="0C11CF0D"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transfers out</w:t>
            </w:r>
          </w:p>
        </w:tc>
        <w:tc>
          <w:tcPr>
            <w:tcW w:w="793" w:type="dxa"/>
            <w:vAlign w:val="bottom"/>
          </w:tcPr>
          <w:p w14:paraId="2240CFAF"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balance</w:t>
            </w:r>
          </w:p>
        </w:tc>
        <w:tc>
          <w:tcPr>
            <w:tcW w:w="1080" w:type="dxa"/>
            <w:vAlign w:val="center"/>
          </w:tcPr>
          <w:p w14:paraId="2B6C3BA0" w14:textId="77777777" w:rsidR="00202747" w:rsidRPr="003E74D8" w:rsidRDefault="00202747" w:rsidP="00202747">
            <w:pPr>
              <w:spacing w:line="180" w:lineRule="exact"/>
              <w:ind w:left="-127" w:right="-63"/>
              <w:jc w:val="center"/>
              <w:rPr>
                <w:rFonts w:ascii="CordiaUPC" w:hAnsi="CordiaUPC" w:cs="CordiaUPC"/>
                <w:sz w:val="24"/>
                <w:szCs w:val="24"/>
                <w:lang w:val="en-US"/>
              </w:rPr>
            </w:pPr>
            <w:r w:rsidRPr="003E74D8">
              <w:rPr>
                <w:rFonts w:ascii="CordiaUPC" w:hAnsi="CordiaUPC" w:cs="CordiaUPC" w:hint="cs"/>
                <w:sz w:val="24"/>
                <w:szCs w:val="24"/>
                <w:lang w:val="en-US"/>
              </w:rPr>
              <w:t>2020</w:t>
            </w:r>
          </w:p>
        </w:tc>
      </w:tr>
      <w:tr w:rsidR="00202747" w:rsidRPr="003E74D8" w14:paraId="0F1EA473" w14:textId="77777777" w:rsidTr="00202747">
        <w:tc>
          <w:tcPr>
            <w:tcW w:w="1530" w:type="dxa"/>
          </w:tcPr>
          <w:p w14:paraId="714E87D8" w14:textId="77777777" w:rsidR="00202747" w:rsidRPr="003E74D8" w:rsidRDefault="00202747" w:rsidP="00202747">
            <w:pPr>
              <w:spacing w:line="180" w:lineRule="exact"/>
              <w:ind w:right="-18"/>
              <w:rPr>
                <w:rFonts w:ascii="CordiaUPC" w:hAnsi="CordiaUPC" w:cs="CordiaUPC"/>
                <w:sz w:val="24"/>
                <w:szCs w:val="24"/>
                <w:lang w:val="en-US"/>
              </w:rPr>
            </w:pPr>
          </w:p>
        </w:tc>
        <w:tc>
          <w:tcPr>
            <w:tcW w:w="990" w:type="dxa"/>
          </w:tcPr>
          <w:p w14:paraId="6CBE4E8B" w14:textId="77777777" w:rsidR="00202747" w:rsidRPr="003E74D8" w:rsidRDefault="00202747" w:rsidP="00202747">
            <w:pPr>
              <w:tabs>
                <w:tab w:val="decimal" w:pos="882"/>
              </w:tabs>
              <w:spacing w:line="180" w:lineRule="exact"/>
              <w:ind w:right="-18"/>
              <w:rPr>
                <w:rFonts w:ascii="CordiaUPC" w:hAnsi="CordiaUPC" w:cs="CordiaUPC"/>
                <w:sz w:val="24"/>
                <w:szCs w:val="24"/>
                <w:lang w:val="en-US" w:bidi="th-TH"/>
              </w:rPr>
            </w:pPr>
          </w:p>
        </w:tc>
        <w:tc>
          <w:tcPr>
            <w:tcW w:w="13050" w:type="dxa"/>
            <w:gridSpan w:val="16"/>
            <w:vAlign w:val="bottom"/>
          </w:tcPr>
          <w:p w14:paraId="5BD82C0C" w14:textId="77777777" w:rsidR="00202747" w:rsidRPr="003E74D8" w:rsidRDefault="00202747" w:rsidP="00202747">
            <w:pPr>
              <w:spacing w:line="180" w:lineRule="exact"/>
              <w:ind w:right="-18"/>
              <w:jc w:val="center"/>
              <w:rPr>
                <w:rFonts w:ascii="CordiaUPC" w:hAnsi="CordiaUPC" w:cs="CordiaUPC"/>
                <w:i/>
                <w:iCs/>
                <w:sz w:val="24"/>
                <w:szCs w:val="24"/>
                <w:lang w:val="en-US" w:bidi="th-TH"/>
              </w:rPr>
            </w:pPr>
            <w:r w:rsidRPr="003E74D8">
              <w:rPr>
                <w:rFonts w:ascii="CordiaUPC" w:hAnsi="CordiaUPC" w:cs="CordiaUPC" w:hint="cs"/>
                <w:i/>
                <w:iCs/>
                <w:sz w:val="24"/>
                <w:szCs w:val="24"/>
                <w:lang w:val="en-US" w:bidi="th-TH"/>
              </w:rPr>
              <w:t>(in million Baht)</w:t>
            </w:r>
          </w:p>
        </w:tc>
      </w:tr>
      <w:tr w:rsidR="00202747" w:rsidRPr="003E74D8" w14:paraId="5E55462A" w14:textId="77777777" w:rsidTr="00202747">
        <w:tc>
          <w:tcPr>
            <w:tcW w:w="1530" w:type="dxa"/>
          </w:tcPr>
          <w:p w14:paraId="25978C52" w14:textId="77777777" w:rsidR="00202747" w:rsidRPr="003E74D8" w:rsidRDefault="00202747" w:rsidP="00202747">
            <w:pPr>
              <w:spacing w:line="180" w:lineRule="exact"/>
              <w:ind w:right="-18"/>
              <w:rPr>
                <w:rFonts w:ascii="CordiaUPC" w:hAnsi="CordiaUPC" w:cs="CordiaUPC"/>
                <w:sz w:val="24"/>
                <w:szCs w:val="24"/>
                <w:lang w:val="en-US"/>
              </w:rPr>
            </w:pPr>
            <w:r w:rsidRPr="003E74D8">
              <w:rPr>
                <w:rFonts w:ascii="CordiaUPC" w:hAnsi="CordiaUPC" w:cs="CordiaUPC" w:hint="cs"/>
                <w:sz w:val="24"/>
                <w:szCs w:val="24"/>
                <w:lang w:val="en-US"/>
              </w:rPr>
              <w:t>Land</w:t>
            </w:r>
          </w:p>
        </w:tc>
        <w:tc>
          <w:tcPr>
            <w:tcW w:w="990" w:type="dxa"/>
          </w:tcPr>
          <w:p w14:paraId="41EEF6A3" w14:textId="77777777" w:rsidR="00202747" w:rsidRPr="003E74D8" w:rsidRDefault="00202747" w:rsidP="00202747">
            <w:pPr>
              <w:tabs>
                <w:tab w:val="decimal" w:pos="882"/>
              </w:tabs>
              <w:spacing w:line="180" w:lineRule="exact"/>
              <w:ind w:right="-18"/>
              <w:rPr>
                <w:rFonts w:ascii="CordiaUPC" w:hAnsi="CordiaUPC" w:cs="CordiaUPC"/>
                <w:sz w:val="24"/>
                <w:szCs w:val="24"/>
                <w:lang w:val="en-US" w:bidi="th-TH"/>
              </w:rPr>
            </w:pPr>
          </w:p>
        </w:tc>
        <w:tc>
          <w:tcPr>
            <w:tcW w:w="900" w:type="dxa"/>
            <w:gridSpan w:val="2"/>
            <w:vAlign w:val="bottom"/>
          </w:tcPr>
          <w:p w14:paraId="0778A4AF" w14:textId="77777777" w:rsidR="00202747" w:rsidRPr="003E74D8" w:rsidRDefault="00202747" w:rsidP="00202747">
            <w:pPr>
              <w:tabs>
                <w:tab w:val="decimal" w:pos="711"/>
              </w:tabs>
              <w:spacing w:line="180" w:lineRule="exact"/>
              <w:ind w:right="-18"/>
              <w:rPr>
                <w:rFonts w:ascii="CordiaUPC" w:hAnsi="CordiaUPC" w:cs="CordiaUPC"/>
                <w:sz w:val="24"/>
                <w:szCs w:val="24"/>
                <w:lang w:val="en-US" w:bidi="th-TH"/>
              </w:rPr>
            </w:pPr>
          </w:p>
        </w:tc>
        <w:tc>
          <w:tcPr>
            <w:tcW w:w="990" w:type="dxa"/>
            <w:gridSpan w:val="2"/>
            <w:vAlign w:val="bottom"/>
          </w:tcPr>
          <w:p w14:paraId="3A527C68" w14:textId="77777777" w:rsidR="00202747" w:rsidRPr="003E74D8" w:rsidRDefault="00202747" w:rsidP="00202747">
            <w:pPr>
              <w:tabs>
                <w:tab w:val="decimal" w:pos="702"/>
              </w:tabs>
              <w:spacing w:line="180" w:lineRule="exact"/>
              <w:ind w:right="-18"/>
              <w:rPr>
                <w:rFonts w:ascii="CordiaUPC" w:hAnsi="CordiaUPC" w:cs="CordiaUPC"/>
                <w:sz w:val="24"/>
                <w:szCs w:val="24"/>
                <w:lang w:val="en-US"/>
              </w:rPr>
            </w:pPr>
          </w:p>
        </w:tc>
        <w:tc>
          <w:tcPr>
            <w:tcW w:w="900" w:type="dxa"/>
            <w:vAlign w:val="bottom"/>
          </w:tcPr>
          <w:p w14:paraId="097B696B" w14:textId="77777777" w:rsidR="00202747" w:rsidRPr="003E74D8" w:rsidRDefault="00202747" w:rsidP="00202747">
            <w:pPr>
              <w:tabs>
                <w:tab w:val="decimal" w:pos="819"/>
              </w:tabs>
              <w:spacing w:line="180" w:lineRule="exact"/>
              <w:ind w:right="-18"/>
              <w:rPr>
                <w:rFonts w:ascii="CordiaUPC" w:hAnsi="CordiaUPC" w:cs="CordiaUPC"/>
                <w:sz w:val="24"/>
                <w:szCs w:val="24"/>
                <w:lang w:val="en-US"/>
              </w:rPr>
            </w:pPr>
          </w:p>
        </w:tc>
        <w:tc>
          <w:tcPr>
            <w:tcW w:w="990" w:type="dxa"/>
          </w:tcPr>
          <w:p w14:paraId="5E87D3DC" w14:textId="77777777" w:rsidR="00202747" w:rsidRPr="003E74D8" w:rsidRDefault="00202747" w:rsidP="00202747">
            <w:pPr>
              <w:tabs>
                <w:tab w:val="decimal" w:pos="819"/>
              </w:tabs>
              <w:spacing w:line="180" w:lineRule="exact"/>
              <w:ind w:right="-18"/>
              <w:rPr>
                <w:rFonts w:ascii="CordiaUPC" w:hAnsi="CordiaUPC" w:cs="CordiaUPC"/>
                <w:sz w:val="24"/>
                <w:szCs w:val="24"/>
                <w:lang w:val="en-US"/>
              </w:rPr>
            </w:pPr>
          </w:p>
        </w:tc>
        <w:tc>
          <w:tcPr>
            <w:tcW w:w="810" w:type="dxa"/>
            <w:vAlign w:val="bottom"/>
          </w:tcPr>
          <w:p w14:paraId="1BD77C49" w14:textId="77777777" w:rsidR="00202747" w:rsidRPr="003E74D8" w:rsidRDefault="00202747" w:rsidP="00202747">
            <w:pPr>
              <w:tabs>
                <w:tab w:val="decimal" w:pos="711"/>
              </w:tabs>
              <w:spacing w:line="180" w:lineRule="exact"/>
              <w:ind w:right="-18"/>
              <w:rPr>
                <w:rFonts w:ascii="CordiaUPC" w:hAnsi="CordiaUPC" w:cs="CordiaUPC"/>
                <w:sz w:val="24"/>
                <w:szCs w:val="24"/>
                <w:lang w:val="en-US" w:bidi="th-TH"/>
              </w:rPr>
            </w:pPr>
          </w:p>
        </w:tc>
        <w:tc>
          <w:tcPr>
            <w:tcW w:w="900" w:type="dxa"/>
            <w:vAlign w:val="bottom"/>
          </w:tcPr>
          <w:p w14:paraId="34C7BC6F" w14:textId="77777777" w:rsidR="00202747" w:rsidRPr="003E74D8" w:rsidRDefault="00202747" w:rsidP="00202747">
            <w:pPr>
              <w:tabs>
                <w:tab w:val="decimal" w:pos="684"/>
              </w:tabs>
              <w:spacing w:line="180" w:lineRule="exact"/>
              <w:ind w:right="-18"/>
              <w:rPr>
                <w:rFonts w:ascii="CordiaUPC" w:hAnsi="CordiaUPC" w:cs="CordiaUPC"/>
                <w:sz w:val="24"/>
                <w:szCs w:val="24"/>
                <w:lang w:val="en-US"/>
              </w:rPr>
            </w:pPr>
          </w:p>
        </w:tc>
        <w:tc>
          <w:tcPr>
            <w:tcW w:w="986" w:type="dxa"/>
          </w:tcPr>
          <w:p w14:paraId="6D94C5D7" w14:textId="77777777" w:rsidR="00202747" w:rsidRPr="003E74D8" w:rsidRDefault="00202747" w:rsidP="00202747">
            <w:pPr>
              <w:tabs>
                <w:tab w:val="decimal" w:pos="947"/>
              </w:tabs>
              <w:spacing w:line="180" w:lineRule="exact"/>
              <w:ind w:right="-18"/>
              <w:rPr>
                <w:rFonts w:ascii="CordiaUPC" w:hAnsi="CordiaUPC" w:cs="CordiaUPC"/>
                <w:sz w:val="24"/>
                <w:szCs w:val="24"/>
                <w:lang w:val="en-US"/>
              </w:rPr>
            </w:pPr>
          </w:p>
        </w:tc>
        <w:tc>
          <w:tcPr>
            <w:tcW w:w="1065" w:type="dxa"/>
          </w:tcPr>
          <w:p w14:paraId="7F76A8EF" w14:textId="77777777" w:rsidR="00202747" w:rsidRPr="003E74D8" w:rsidRDefault="00202747" w:rsidP="00202747">
            <w:pPr>
              <w:tabs>
                <w:tab w:val="decimal" w:pos="762"/>
              </w:tabs>
              <w:spacing w:line="180" w:lineRule="exact"/>
              <w:ind w:right="-18"/>
              <w:rPr>
                <w:rFonts w:ascii="CordiaUPC" w:hAnsi="CordiaUPC" w:cs="CordiaUPC"/>
                <w:sz w:val="24"/>
                <w:szCs w:val="24"/>
                <w:lang w:val="en-US"/>
              </w:rPr>
            </w:pPr>
          </w:p>
        </w:tc>
        <w:tc>
          <w:tcPr>
            <w:tcW w:w="750" w:type="dxa"/>
          </w:tcPr>
          <w:p w14:paraId="063BE552" w14:textId="77777777" w:rsidR="00202747" w:rsidRPr="003E74D8" w:rsidRDefault="00202747" w:rsidP="00202747">
            <w:pPr>
              <w:tabs>
                <w:tab w:val="decimal" w:pos="684"/>
              </w:tabs>
              <w:spacing w:line="180" w:lineRule="exact"/>
              <w:ind w:right="-18"/>
              <w:rPr>
                <w:rFonts w:ascii="CordiaUPC" w:hAnsi="CordiaUPC" w:cs="CordiaUPC"/>
                <w:sz w:val="24"/>
                <w:szCs w:val="24"/>
                <w:lang w:val="en-US"/>
              </w:rPr>
            </w:pPr>
          </w:p>
        </w:tc>
        <w:tc>
          <w:tcPr>
            <w:tcW w:w="889" w:type="dxa"/>
          </w:tcPr>
          <w:p w14:paraId="42D91E15" w14:textId="77777777" w:rsidR="00202747" w:rsidRPr="003E74D8" w:rsidRDefault="00202747" w:rsidP="00202747">
            <w:pPr>
              <w:tabs>
                <w:tab w:val="decimal" w:pos="747"/>
              </w:tabs>
              <w:spacing w:line="180" w:lineRule="exact"/>
              <w:ind w:right="-18"/>
              <w:rPr>
                <w:rFonts w:ascii="CordiaUPC" w:hAnsi="CordiaUPC" w:cs="CordiaUPC"/>
                <w:sz w:val="24"/>
                <w:szCs w:val="24"/>
                <w:lang w:val="en-US"/>
              </w:rPr>
            </w:pPr>
          </w:p>
        </w:tc>
        <w:tc>
          <w:tcPr>
            <w:tcW w:w="1005" w:type="dxa"/>
          </w:tcPr>
          <w:p w14:paraId="1E63D450" w14:textId="77777777" w:rsidR="00202747" w:rsidRPr="003E74D8" w:rsidRDefault="00202747" w:rsidP="00202747">
            <w:pPr>
              <w:tabs>
                <w:tab w:val="decimal" w:pos="747"/>
              </w:tabs>
              <w:spacing w:line="180" w:lineRule="exact"/>
              <w:ind w:right="-18"/>
              <w:rPr>
                <w:rFonts w:ascii="CordiaUPC" w:hAnsi="CordiaUPC" w:cs="CordiaUPC"/>
                <w:sz w:val="24"/>
                <w:szCs w:val="24"/>
                <w:lang w:val="en-US"/>
              </w:rPr>
            </w:pPr>
          </w:p>
        </w:tc>
        <w:tc>
          <w:tcPr>
            <w:tcW w:w="992" w:type="dxa"/>
          </w:tcPr>
          <w:p w14:paraId="76D4BBE1" w14:textId="77777777" w:rsidR="00202747" w:rsidRPr="003E74D8" w:rsidRDefault="00202747" w:rsidP="00202747">
            <w:pPr>
              <w:tabs>
                <w:tab w:val="decimal" w:pos="747"/>
              </w:tabs>
              <w:spacing w:line="180" w:lineRule="exact"/>
              <w:ind w:right="-18"/>
              <w:rPr>
                <w:rFonts w:ascii="CordiaUPC" w:hAnsi="CordiaUPC" w:cs="CordiaUPC"/>
                <w:sz w:val="24"/>
                <w:szCs w:val="24"/>
                <w:lang w:val="en-US"/>
              </w:rPr>
            </w:pPr>
          </w:p>
        </w:tc>
        <w:tc>
          <w:tcPr>
            <w:tcW w:w="793" w:type="dxa"/>
            <w:vAlign w:val="bottom"/>
          </w:tcPr>
          <w:p w14:paraId="5A389721" w14:textId="77777777" w:rsidR="00202747" w:rsidRPr="003E74D8" w:rsidRDefault="00202747" w:rsidP="00202747">
            <w:pPr>
              <w:tabs>
                <w:tab w:val="decimal" w:pos="747"/>
              </w:tabs>
              <w:spacing w:line="180" w:lineRule="exact"/>
              <w:ind w:right="-18"/>
              <w:rPr>
                <w:rFonts w:ascii="CordiaUPC" w:hAnsi="CordiaUPC" w:cs="CordiaUPC"/>
                <w:sz w:val="24"/>
                <w:szCs w:val="24"/>
                <w:lang w:val="en-US"/>
              </w:rPr>
            </w:pPr>
          </w:p>
        </w:tc>
        <w:tc>
          <w:tcPr>
            <w:tcW w:w="1080" w:type="dxa"/>
            <w:vAlign w:val="bottom"/>
          </w:tcPr>
          <w:p w14:paraId="480AB883" w14:textId="77777777" w:rsidR="00202747" w:rsidRPr="003E74D8" w:rsidRDefault="00202747" w:rsidP="00202747">
            <w:pPr>
              <w:tabs>
                <w:tab w:val="decimal" w:pos="955"/>
              </w:tabs>
              <w:spacing w:line="180" w:lineRule="exact"/>
              <w:ind w:right="-18"/>
              <w:rPr>
                <w:rFonts w:ascii="CordiaUPC" w:hAnsi="CordiaUPC" w:cs="CordiaUPC"/>
                <w:sz w:val="24"/>
                <w:szCs w:val="24"/>
                <w:lang w:val="en-US" w:bidi="th-TH"/>
              </w:rPr>
            </w:pPr>
          </w:p>
        </w:tc>
      </w:tr>
      <w:tr w:rsidR="00202747" w:rsidRPr="003E74D8" w14:paraId="745FF520" w14:textId="77777777" w:rsidTr="00202747">
        <w:tc>
          <w:tcPr>
            <w:tcW w:w="1530" w:type="dxa"/>
          </w:tcPr>
          <w:p w14:paraId="0871AB87" w14:textId="77777777" w:rsidR="00202747" w:rsidRPr="003E74D8" w:rsidRDefault="00202747" w:rsidP="00202747">
            <w:pPr>
              <w:spacing w:line="180" w:lineRule="exact"/>
              <w:ind w:right="-18"/>
              <w:rPr>
                <w:rFonts w:ascii="CordiaUPC" w:hAnsi="CordiaUPC" w:cs="CordiaUPC"/>
                <w:sz w:val="24"/>
                <w:szCs w:val="24"/>
                <w:lang w:val="en-US"/>
              </w:rPr>
            </w:pPr>
            <w:r w:rsidRPr="003E74D8">
              <w:rPr>
                <w:rFonts w:ascii="CordiaUPC" w:hAnsi="CordiaUPC" w:cs="CordiaUPC" w:hint="cs"/>
                <w:sz w:val="24"/>
                <w:szCs w:val="24"/>
                <w:lang w:val="en-US"/>
              </w:rPr>
              <w:t>-  Cost</w:t>
            </w:r>
          </w:p>
        </w:tc>
        <w:tc>
          <w:tcPr>
            <w:tcW w:w="990" w:type="dxa"/>
            <w:vAlign w:val="bottom"/>
          </w:tcPr>
          <w:p w14:paraId="0BCE0D99"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1,872</w:t>
            </w:r>
          </w:p>
        </w:tc>
        <w:tc>
          <w:tcPr>
            <w:tcW w:w="900" w:type="dxa"/>
            <w:gridSpan w:val="2"/>
            <w:vAlign w:val="bottom"/>
          </w:tcPr>
          <w:p w14:paraId="7AEC58DB"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2,034</w:t>
            </w:r>
          </w:p>
        </w:tc>
        <w:tc>
          <w:tcPr>
            <w:tcW w:w="990" w:type="dxa"/>
            <w:gridSpan w:val="2"/>
            <w:vAlign w:val="bottom"/>
          </w:tcPr>
          <w:p w14:paraId="5819C530"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6FAEB78C"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w:t>
            </w:r>
          </w:p>
        </w:tc>
        <w:tc>
          <w:tcPr>
            <w:tcW w:w="990" w:type="dxa"/>
            <w:vAlign w:val="bottom"/>
          </w:tcPr>
          <w:p w14:paraId="1CC47265"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(257)</w:t>
            </w:r>
          </w:p>
        </w:tc>
        <w:tc>
          <w:tcPr>
            <w:tcW w:w="810" w:type="dxa"/>
            <w:vAlign w:val="bottom"/>
          </w:tcPr>
          <w:p w14:paraId="37653BF9"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1,777</w:t>
            </w:r>
          </w:p>
        </w:tc>
        <w:tc>
          <w:tcPr>
            <w:tcW w:w="900" w:type="dxa"/>
            <w:vAlign w:val="bottom"/>
          </w:tcPr>
          <w:p w14:paraId="41BA8A89"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w:t>
            </w:r>
          </w:p>
        </w:tc>
        <w:tc>
          <w:tcPr>
            <w:tcW w:w="986" w:type="dxa"/>
          </w:tcPr>
          <w:p w14:paraId="2C6183C3"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34088916"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467FE224"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33134E0E"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(162)</w:t>
            </w:r>
          </w:p>
        </w:tc>
        <w:tc>
          <w:tcPr>
            <w:tcW w:w="1005" w:type="dxa"/>
          </w:tcPr>
          <w:p w14:paraId="06A633CD"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2" w:type="dxa"/>
          </w:tcPr>
          <w:p w14:paraId="311DE23E"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8</w:t>
            </w:r>
          </w:p>
        </w:tc>
        <w:tc>
          <w:tcPr>
            <w:tcW w:w="793" w:type="dxa"/>
            <w:vAlign w:val="bottom"/>
          </w:tcPr>
          <w:p w14:paraId="627D22C9" w14:textId="77777777" w:rsidR="00202747" w:rsidRPr="003E74D8" w:rsidRDefault="00202747" w:rsidP="00202747">
            <w:pPr>
              <w:tabs>
                <w:tab w:val="decimal" w:pos="506"/>
              </w:tabs>
              <w:spacing w:line="180" w:lineRule="exact"/>
              <w:ind w:left="-34" w:right="-173"/>
              <w:rPr>
                <w:rFonts w:ascii="CordiaUPC" w:hAnsi="CordiaUPC" w:cs="CordiaUPC"/>
                <w:sz w:val="24"/>
                <w:szCs w:val="24"/>
              </w:rPr>
            </w:pPr>
            <w:r>
              <w:rPr>
                <w:rFonts w:ascii="CordiaUPC" w:hAnsi="CordiaUPC" w:cs="CordiaUPC"/>
                <w:sz w:val="24"/>
                <w:szCs w:val="24"/>
              </w:rPr>
              <w:t>(154)</w:t>
            </w:r>
          </w:p>
        </w:tc>
        <w:tc>
          <w:tcPr>
            <w:tcW w:w="1080" w:type="dxa"/>
            <w:vAlign w:val="bottom"/>
          </w:tcPr>
          <w:p w14:paraId="75AC770C" w14:textId="77777777" w:rsidR="00202747" w:rsidRPr="003E74D8" w:rsidRDefault="00202747" w:rsidP="00202747">
            <w:pPr>
              <w:tabs>
                <w:tab w:val="decimal" w:pos="849"/>
              </w:tabs>
              <w:spacing w:line="180" w:lineRule="exact"/>
              <w:ind w:left="51" w:right="-169"/>
              <w:rPr>
                <w:rFonts w:ascii="CordiaUPC" w:hAnsi="CordiaUPC" w:cs="CordiaUPC"/>
                <w:sz w:val="24"/>
                <w:szCs w:val="24"/>
              </w:rPr>
            </w:pPr>
            <w:r>
              <w:rPr>
                <w:rFonts w:ascii="CordiaUPC" w:hAnsi="CordiaUPC" w:cs="CordiaUPC"/>
                <w:sz w:val="24"/>
                <w:szCs w:val="24"/>
              </w:rPr>
              <w:t>1,623</w:t>
            </w:r>
          </w:p>
        </w:tc>
      </w:tr>
      <w:tr w:rsidR="00202747" w:rsidRPr="003E74D8" w14:paraId="57707DFE" w14:textId="77777777" w:rsidTr="00202747">
        <w:tc>
          <w:tcPr>
            <w:tcW w:w="1530" w:type="dxa"/>
          </w:tcPr>
          <w:p w14:paraId="204BD0E0" w14:textId="77777777" w:rsidR="00202747" w:rsidRPr="003E74D8" w:rsidRDefault="00202747" w:rsidP="00202747">
            <w:pPr>
              <w:autoSpaceDE w:val="0"/>
              <w:autoSpaceDN w:val="0"/>
              <w:adjustRightInd w:val="0"/>
              <w:spacing w:line="180" w:lineRule="exact"/>
              <w:rPr>
                <w:rFonts w:ascii="CordiaUPC" w:hAnsi="CordiaUPC" w:cs="CordiaUPC"/>
                <w:sz w:val="24"/>
                <w:szCs w:val="24"/>
                <w:lang w:val="en-US"/>
              </w:rPr>
            </w:pPr>
            <w:r w:rsidRPr="003E74D8">
              <w:rPr>
                <w:rFonts w:ascii="CordiaUPC" w:hAnsi="CordiaUPC" w:cs="CordiaUPC" w:hint="cs"/>
                <w:sz w:val="24"/>
                <w:szCs w:val="24"/>
                <w:lang w:val="en-US"/>
              </w:rPr>
              <w:t>-  Incremental</w:t>
            </w:r>
          </w:p>
          <w:p w14:paraId="1798EBC8" w14:textId="77777777" w:rsidR="00202747" w:rsidRPr="003E74D8" w:rsidRDefault="00202747" w:rsidP="00202747">
            <w:pPr>
              <w:spacing w:line="180" w:lineRule="exact"/>
              <w:ind w:left="162" w:right="-18"/>
              <w:rPr>
                <w:rFonts w:ascii="CordiaUPC" w:hAnsi="CordiaUPC" w:cs="CordiaUPC"/>
                <w:sz w:val="24"/>
                <w:szCs w:val="24"/>
                <w:lang w:val="en-US"/>
              </w:rPr>
            </w:pPr>
            <w:r w:rsidRPr="003E74D8">
              <w:rPr>
                <w:rFonts w:ascii="CordiaUPC" w:hAnsi="CordiaUPC" w:cs="CordiaUPC" w:hint="cs"/>
                <w:sz w:val="24"/>
                <w:szCs w:val="24"/>
                <w:lang w:val="en-US"/>
              </w:rPr>
              <w:t xml:space="preserve">   revaluation</w:t>
            </w:r>
            <w:r w:rsidRPr="00230A40">
              <w:rPr>
                <w:rFonts w:ascii="CordiaUPC" w:hAnsi="CordiaUPC" w:cs="CordiaUPC" w:hint="cs"/>
                <w:sz w:val="26"/>
                <w:szCs w:val="26"/>
                <w:lang w:val="en-US"/>
              </w:rPr>
              <w:t>*</w:t>
            </w:r>
          </w:p>
        </w:tc>
        <w:tc>
          <w:tcPr>
            <w:tcW w:w="990" w:type="dxa"/>
            <w:vAlign w:val="bottom"/>
          </w:tcPr>
          <w:p w14:paraId="609A194B"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4,765</w:t>
            </w:r>
          </w:p>
        </w:tc>
        <w:tc>
          <w:tcPr>
            <w:tcW w:w="900" w:type="dxa"/>
            <w:gridSpan w:val="2"/>
            <w:vAlign w:val="bottom"/>
          </w:tcPr>
          <w:p w14:paraId="12C93095"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4,765</w:t>
            </w:r>
          </w:p>
        </w:tc>
        <w:tc>
          <w:tcPr>
            <w:tcW w:w="990" w:type="dxa"/>
            <w:gridSpan w:val="2"/>
            <w:vAlign w:val="bottom"/>
          </w:tcPr>
          <w:p w14:paraId="4B5991E7"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463F3996"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w:t>
            </w:r>
          </w:p>
        </w:tc>
        <w:tc>
          <w:tcPr>
            <w:tcW w:w="990" w:type="dxa"/>
            <w:vAlign w:val="bottom"/>
          </w:tcPr>
          <w:p w14:paraId="02911433"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(417)</w:t>
            </w:r>
          </w:p>
        </w:tc>
        <w:tc>
          <w:tcPr>
            <w:tcW w:w="810" w:type="dxa"/>
            <w:vAlign w:val="bottom"/>
          </w:tcPr>
          <w:p w14:paraId="12C0A0CD"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4,348</w:t>
            </w:r>
          </w:p>
        </w:tc>
        <w:tc>
          <w:tcPr>
            <w:tcW w:w="900" w:type="dxa"/>
            <w:vAlign w:val="bottom"/>
          </w:tcPr>
          <w:p w14:paraId="02E59BC4"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3D9556AA"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252A94E6"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6D9EFD90"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07727E7E"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4E6B60F1"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0872EE19"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3C24E1D1" w14:textId="77777777" w:rsidR="00202747" w:rsidRPr="003E74D8" w:rsidRDefault="00202747" w:rsidP="00202747">
            <w:pPr>
              <w:tabs>
                <w:tab w:val="decimal" w:pos="506"/>
              </w:tabs>
              <w:spacing w:line="18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6DF7D342" w14:textId="77777777" w:rsidR="00202747" w:rsidRPr="003E74D8" w:rsidRDefault="00202747" w:rsidP="00202747">
            <w:pPr>
              <w:tabs>
                <w:tab w:val="decimal" w:pos="849"/>
              </w:tabs>
              <w:spacing w:line="180" w:lineRule="exact"/>
              <w:ind w:left="51" w:right="-169"/>
              <w:rPr>
                <w:rFonts w:ascii="CordiaUPC" w:hAnsi="CordiaUPC" w:cs="CordiaUPC"/>
                <w:sz w:val="24"/>
                <w:szCs w:val="24"/>
              </w:rPr>
            </w:pPr>
            <w:r>
              <w:rPr>
                <w:rFonts w:ascii="CordiaUPC" w:hAnsi="CordiaUPC" w:cs="CordiaUPC"/>
                <w:sz w:val="24"/>
                <w:szCs w:val="24"/>
              </w:rPr>
              <w:t>4,348</w:t>
            </w:r>
          </w:p>
        </w:tc>
      </w:tr>
      <w:tr w:rsidR="00202747" w:rsidRPr="003E74D8" w14:paraId="0E8BCEB5" w14:textId="77777777" w:rsidTr="00202747">
        <w:tc>
          <w:tcPr>
            <w:tcW w:w="1530" w:type="dxa"/>
          </w:tcPr>
          <w:p w14:paraId="119E4C39" w14:textId="77777777" w:rsidR="00202747" w:rsidRPr="003E74D8" w:rsidRDefault="00202747" w:rsidP="00202747">
            <w:pPr>
              <w:tabs>
                <w:tab w:val="left" w:pos="200"/>
              </w:tabs>
              <w:autoSpaceDE w:val="0"/>
              <w:autoSpaceDN w:val="0"/>
              <w:adjustRightInd w:val="0"/>
              <w:spacing w:line="180" w:lineRule="exact"/>
              <w:rPr>
                <w:rFonts w:ascii="CordiaUPC" w:hAnsi="CordiaUPC" w:cs="CordiaUPC"/>
                <w:sz w:val="24"/>
                <w:szCs w:val="24"/>
                <w:lang w:val="en-US"/>
              </w:rPr>
            </w:pPr>
            <w:r w:rsidRPr="003E74D8">
              <w:rPr>
                <w:rFonts w:ascii="CordiaUPC" w:hAnsi="CordiaUPC" w:cs="CordiaUPC" w:hint="cs"/>
                <w:sz w:val="24"/>
                <w:szCs w:val="24"/>
                <w:lang w:val="en-US"/>
              </w:rPr>
              <w:t xml:space="preserve">Building under </w:t>
            </w:r>
            <w:r w:rsidRPr="003E74D8">
              <w:rPr>
                <w:rFonts w:ascii="CordiaUPC" w:hAnsi="CordiaUPC" w:cs="CordiaUPC" w:hint="cs"/>
                <w:sz w:val="24"/>
                <w:szCs w:val="24"/>
                <w:lang w:val="en-US"/>
              </w:rPr>
              <w:tab/>
              <w:t>construction</w:t>
            </w:r>
          </w:p>
        </w:tc>
        <w:tc>
          <w:tcPr>
            <w:tcW w:w="990" w:type="dxa"/>
            <w:vAlign w:val="bottom"/>
          </w:tcPr>
          <w:p w14:paraId="00DEDD1C"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172</w:t>
            </w:r>
          </w:p>
        </w:tc>
        <w:tc>
          <w:tcPr>
            <w:tcW w:w="900" w:type="dxa"/>
            <w:gridSpan w:val="2"/>
            <w:vAlign w:val="bottom"/>
          </w:tcPr>
          <w:p w14:paraId="00D529B5"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172</w:t>
            </w:r>
          </w:p>
        </w:tc>
        <w:tc>
          <w:tcPr>
            <w:tcW w:w="990" w:type="dxa"/>
            <w:gridSpan w:val="2"/>
            <w:vAlign w:val="bottom"/>
          </w:tcPr>
          <w:p w14:paraId="0CADB084"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7E5979EC"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335</w:t>
            </w:r>
          </w:p>
        </w:tc>
        <w:tc>
          <w:tcPr>
            <w:tcW w:w="990" w:type="dxa"/>
            <w:vAlign w:val="bottom"/>
          </w:tcPr>
          <w:p w14:paraId="49A74C9D"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(448)</w:t>
            </w:r>
          </w:p>
        </w:tc>
        <w:tc>
          <w:tcPr>
            <w:tcW w:w="810" w:type="dxa"/>
            <w:vAlign w:val="bottom"/>
          </w:tcPr>
          <w:p w14:paraId="323309EA"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59</w:t>
            </w:r>
          </w:p>
        </w:tc>
        <w:tc>
          <w:tcPr>
            <w:tcW w:w="900" w:type="dxa"/>
            <w:vAlign w:val="bottom"/>
          </w:tcPr>
          <w:p w14:paraId="6B10188B"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638A71B9"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5139AF55"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2D0823A6"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2C4C73FE"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0C0AA534"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0F706BC6"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66E34107" w14:textId="77777777" w:rsidR="00202747" w:rsidRPr="003E74D8" w:rsidRDefault="00202747" w:rsidP="00202747">
            <w:pPr>
              <w:tabs>
                <w:tab w:val="decimal" w:pos="506"/>
              </w:tabs>
              <w:spacing w:line="18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374288ED" w14:textId="77777777" w:rsidR="00202747" w:rsidRPr="003E74D8" w:rsidRDefault="00202747" w:rsidP="00202747">
            <w:pPr>
              <w:tabs>
                <w:tab w:val="decimal" w:pos="849"/>
              </w:tabs>
              <w:spacing w:line="180" w:lineRule="exact"/>
              <w:ind w:left="51" w:right="-169"/>
              <w:rPr>
                <w:rFonts w:ascii="CordiaUPC" w:hAnsi="CordiaUPC" w:cs="CordiaUPC"/>
                <w:sz w:val="24"/>
                <w:szCs w:val="24"/>
              </w:rPr>
            </w:pPr>
            <w:r>
              <w:rPr>
                <w:rFonts w:ascii="CordiaUPC" w:hAnsi="CordiaUPC" w:cs="CordiaUPC"/>
                <w:sz w:val="24"/>
                <w:szCs w:val="24"/>
              </w:rPr>
              <w:t>59</w:t>
            </w:r>
          </w:p>
        </w:tc>
      </w:tr>
      <w:tr w:rsidR="00202747" w:rsidRPr="003E74D8" w14:paraId="119BC489" w14:textId="77777777" w:rsidTr="00202747">
        <w:tc>
          <w:tcPr>
            <w:tcW w:w="1530" w:type="dxa"/>
          </w:tcPr>
          <w:p w14:paraId="2485AABB" w14:textId="77777777" w:rsidR="00202747" w:rsidRPr="003E74D8" w:rsidRDefault="00202747" w:rsidP="00202747">
            <w:pPr>
              <w:tabs>
                <w:tab w:val="left" w:pos="200"/>
              </w:tabs>
              <w:spacing w:line="180" w:lineRule="exact"/>
              <w:ind w:right="-18"/>
              <w:rPr>
                <w:rFonts w:ascii="CordiaUPC" w:hAnsi="CordiaUPC" w:cs="CordiaUPC"/>
                <w:sz w:val="24"/>
                <w:szCs w:val="24"/>
                <w:lang w:val="en-US"/>
              </w:rPr>
            </w:pPr>
            <w:r w:rsidRPr="003E74D8">
              <w:rPr>
                <w:rFonts w:ascii="CordiaUPC" w:hAnsi="CordiaUPC" w:cs="CordiaUPC" w:hint="cs"/>
                <w:sz w:val="24"/>
                <w:szCs w:val="24"/>
                <w:lang w:val="en-US"/>
              </w:rPr>
              <w:t>Building</w:t>
            </w:r>
          </w:p>
        </w:tc>
        <w:tc>
          <w:tcPr>
            <w:tcW w:w="990" w:type="dxa"/>
            <w:vAlign w:val="bottom"/>
          </w:tcPr>
          <w:p w14:paraId="36F38B85" w14:textId="77777777" w:rsidR="00202747" w:rsidRPr="003E74D8" w:rsidRDefault="00202747" w:rsidP="00202747">
            <w:pPr>
              <w:tabs>
                <w:tab w:val="decimal" w:pos="732"/>
              </w:tabs>
              <w:spacing w:line="180" w:lineRule="exact"/>
              <w:ind w:left="51" w:right="-169"/>
              <w:rPr>
                <w:rFonts w:ascii="CordiaUPC" w:hAnsi="CordiaUPC" w:cs="CordiaUPC"/>
                <w:sz w:val="24"/>
                <w:szCs w:val="24"/>
              </w:rPr>
            </w:pPr>
          </w:p>
        </w:tc>
        <w:tc>
          <w:tcPr>
            <w:tcW w:w="900" w:type="dxa"/>
            <w:gridSpan w:val="2"/>
            <w:vAlign w:val="bottom"/>
          </w:tcPr>
          <w:p w14:paraId="383C4103"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990" w:type="dxa"/>
            <w:gridSpan w:val="2"/>
            <w:vAlign w:val="bottom"/>
          </w:tcPr>
          <w:p w14:paraId="7A96E5CE"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900" w:type="dxa"/>
            <w:vAlign w:val="bottom"/>
          </w:tcPr>
          <w:p w14:paraId="09FB0840"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990" w:type="dxa"/>
            <w:vAlign w:val="bottom"/>
          </w:tcPr>
          <w:p w14:paraId="7E782ED3"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810" w:type="dxa"/>
            <w:vAlign w:val="bottom"/>
          </w:tcPr>
          <w:p w14:paraId="63A961F7" w14:textId="77777777" w:rsidR="00202747" w:rsidRPr="003E74D8" w:rsidRDefault="00202747" w:rsidP="00202747">
            <w:pPr>
              <w:tabs>
                <w:tab w:val="decimal" w:pos="593"/>
              </w:tabs>
              <w:spacing w:line="180" w:lineRule="exact"/>
              <w:ind w:right="-169"/>
              <w:rPr>
                <w:rFonts w:ascii="CordiaUPC" w:hAnsi="CordiaUPC" w:cs="CordiaUPC"/>
                <w:sz w:val="24"/>
                <w:szCs w:val="24"/>
              </w:rPr>
            </w:pPr>
          </w:p>
        </w:tc>
        <w:tc>
          <w:tcPr>
            <w:tcW w:w="900" w:type="dxa"/>
            <w:vAlign w:val="bottom"/>
          </w:tcPr>
          <w:p w14:paraId="742030BF" w14:textId="77777777" w:rsidR="00202747" w:rsidRPr="003E74D8" w:rsidRDefault="00202747" w:rsidP="00202747">
            <w:pPr>
              <w:tabs>
                <w:tab w:val="decimal" w:pos="685"/>
              </w:tabs>
              <w:spacing w:line="180" w:lineRule="exact"/>
              <w:ind w:right="-173"/>
              <w:rPr>
                <w:rFonts w:ascii="CordiaUPC" w:hAnsi="CordiaUPC" w:cs="CordiaUPC"/>
                <w:sz w:val="24"/>
                <w:szCs w:val="24"/>
              </w:rPr>
            </w:pPr>
          </w:p>
        </w:tc>
        <w:tc>
          <w:tcPr>
            <w:tcW w:w="986" w:type="dxa"/>
          </w:tcPr>
          <w:p w14:paraId="11FAFE6F"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1065" w:type="dxa"/>
            <w:vAlign w:val="bottom"/>
          </w:tcPr>
          <w:p w14:paraId="64FFA34A" w14:textId="77777777" w:rsidR="00202747" w:rsidRPr="003E74D8" w:rsidRDefault="00202747" w:rsidP="00202747">
            <w:pPr>
              <w:tabs>
                <w:tab w:val="decimal" w:pos="763"/>
              </w:tabs>
              <w:spacing w:line="180" w:lineRule="exact"/>
              <w:ind w:right="-18"/>
              <w:rPr>
                <w:rFonts w:ascii="CordiaUPC" w:hAnsi="CordiaUPC" w:cs="CordiaUPC"/>
                <w:sz w:val="24"/>
                <w:szCs w:val="24"/>
              </w:rPr>
            </w:pPr>
          </w:p>
        </w:tc>
        <w:tc>
          <w:tcPr>
            <w:tcW w:w="750" w:type="dxa"/>
            <w:vAlign w:val="bottom"/>
          </w:tcPr>
          <w:p w14:paraId="3E284C36" w14:textId="77777777" w:rsidR="00202747" w:rsidRPr="003E74D8" w:rsidRDefault="00202747" w:rsidP="00202747">
            <w:pPr>
              <w:tabs>
                <w:tab w:val="decimal" w:pos="526"/>
              </w:tabs>
              <w:spacing w:line="180" w:lineRule="exact"/>
              <w:ind w:left="-65" w:right="-169"/>
              <w:rPr>
                <w:rFonts w:ascii="CordiaUPC" w:hAnsi="CordiaUPC" w:cs="CordiaUPC"/>
                <w:sz w:val="24"/>
                <w:szCs w:val="24"/>
              </w:rPr>
            </w:pPr>
          </w:p>
        </w:tc>
        <w:tc>
          <w:tcPr>
            <w:tcW w:w="889" w:type="dxa"/>
            <w:vAlign w:val="bottom"/>
          </w:tcPr>
          <w:p w14:paraId="2B0096E6"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1005" w:type="dxa"/>
          </w:tcPr>
          <w:p w14:paraId="50A9C2E1"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992" w:type="dxa"/>
          </w:tcPr>
          <w:p w14:paraId="1BA61CF7"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793" w:type="dxa"/>
            <w:vAlign w:val="bottom"/>
          </w:tcPr>
          <w:p w14:paraId="4EB1E06F" w14:textId="77777777" w:rsidR="00202747" w:rsidRPr="003E74D8" w:rsidRDefault="00202747" w:rsidP="00202747">
            <w:pPr>
              <w:tabs>
                <w:tab w:val="decimal" w:pos="642"/>
              </w:tabs>
              <w:spacing w:line="180" w:lineRule="exact"/>
              <w:ind w:right="-169"/>
              <w:rPr>
                <w:rFonts w:ascii="CordiaUPC" w:hAnsi="CordiaUPC" w:cs="CordiaUPC"/>
                <w:sz w:val="24"/>
                <w:szCs w:val="24"/>
              </w:rPr>
            </w:pPr>
          </w:p>
        </w:tc>
        <w:tc>
          <w:tcPr>
            <w:tcW w:w="1080" w:type="dxa"/>
            <w:vAlign w:val="bottom"/>
          </w:tcPr>
          <w:p w14:paraId="18FBDEB7" w14:textId="77777777" w:rsidR="00202747" w:rsidRPr="003E74D8" w:rsidRDefault="00202747" w:rsidP="00202747">
            <w:pPr>
              <w:tabs>
                <w:tab w:val="decimal" w:pos="849"/>
              </w:tabs>
              <w:spacing w:line="180" w:lineRule="exact"/>
              <w:ind w:left="51" w:right="-169"/>
              <w:rPr>
                <w:rFonts w:ascii="CordiaUPC" w:hAnsi="CordiaUPC" w:cs="CordiaUPC"/>
                <w:sz w:val="24"/>
                <w:szCs w:val="24"/>
              </w:rPr>
            </w:pPr>
          </w:p>
        </w:tc>
      </w:tr>
      <w:tr w:rsidR="00202747" w:rsidRPr="003E74D8" w14:paraId="717F1361" w14:textId="77777777" w:rsidTr="00202747">
        <w:tc>
          <w:tcPr>
            <w:tcW w:w="1530" w:type="dxa"/>
          </w:tcPr>
          <w:p w14:paraId="1FCF7C23" w14:textId="77777777" w:rsidR="00202747" w:rsidRPr="003E74D8" w:rsidRDefault="00202747" w:rsidP="00202747">
            <w:pPr>
              <w:tabs>
                <w:tab w:val="left" w:pos="200"/>
              </w:tabs>
              <w:spacing w:line="180" w:lineRule="exact"/>
              <w:ind w:right="-18"/>
              <w:rPr>
                <w:rFonts w:ascii="CordiaUPC" w:hAnsi="CordiaUPC" w:cs="CordiaUPC"/>
                <w:sz w:val="24"/>
                <w:szCs w:val="24"/>
                <w:lang w:val="en-US"/>
              </w:rPr>
            </w:pPr>
            <w:r w:rsidRPr="003E74D8">
              <w:rPr>
                <w:rFonts w:ascii="CordiaUPC" w:hAnsi="CordiaUPC" w:cs="CordiaUPC" w:hint="cs"/>
                <w:sz w:val="24"/>
                <w:szCs w:val="24"/>
                <w:lang w:val="en-US"/>
              </w:rPr>
              <w:t>-  Cost</w:t>
            </w:r>
          </w:p>
        </w:tc>
        <w:tc>
          <w:tcPr>
            <w:tcW w:w="990" w:type="dxa"/>
            <w:vAlign w:val="bottom"/>
          </w:tcPr>
          <w:p w14:paraId="75D9FF50"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2,045</w:t>
            </w:r>
          </w:p>
        </w:tc>
        <w:tc>
          <w:tcPr>
            <w:tcW w:w="900" w:type="dxa"/>
            <w:gridSpan w:val="2"/>
            <w:vAlign w:val="bottom"/>
          </w:tcPr>
          <w:p w14:paraId="47248D88"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5,435</w:t>
            </w:r>
          </w:p>
        </w:tc>
        <w:tc>
          <w:tcPr>
            <w:tcW w:w="990" w:type="dxa"/>
            <w:gridSpan w:val="2"/>
            <w:vAlign w:val="bottom"/>
          </w:tcPr>
          <w:p w14:paraId="605682C8"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71E40D77"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463</w:t>
            </w:r>
          </w:p>
        </w:tc>
        <w:tc>
          <w:tcPr>
            <w:tcW w:w="990" w:type="dxa"/>
            <w:vAlign w:val="bottom"/>
          </w:tcPr>
          <w:p w14:paraId="54E59420"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(324)</w:t>
            </w:r>
          </w:p>
        </w:tc>
        <w:tc>
          <w:tcPr>
            <w:tcW w:w="810" w:type="dxa"/>
            <w:vAlign w:val="bottom"/>
          </w:tcPr>
          <w:p w14:paraId="0670803F"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5,574</w:t>
            </w:r>
          </w:p>
        </w:tc>
        <w:tc>
          <w:tcPr>
            <w:tcW w:w="900" w:type="dxa"/>
            <w:vAlign w:val="bottom"/>
          </w:tcPr>
          <w:p w14:paraId="24F4A497"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(3,388)</w:t>
            </w:r>
          </w:p>
        </w:tc>
        <w:tc>
          <w:tcPr>
            <w:tcW w:w="986" w:type="dxa"/>
          </w:tcPr>
          <w:p w14:paraId="585AF511"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(215)</w:t>
            </w:r>
          </w:p>
        </w:tc>
        <w:tc>
          <w:tcPr>
            <w:tcW w:w="1065" w:type="dxa"/>
            <w:vAlign w:val="bottom"/>
          </w:tcPr>
          <w:p w14:paraId="34788091"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250</w:t>
            </w:r>
          </w:p>
        </w:tc>
        <w:tc>
          <w:tcPr>
            <w:tcW w:w="750" w:type="dxa"/>
            <w:vAlign w:val="bottom"/>
          </w:tcPr>
          <w:p w14:paraId="0DE90A07"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(3,353)</w:t>
            </w:r>
          </w:p>
        </w:tc>
        <w:tc>
          <w:tcPr>
            <w:tcW w:w="889" w:type="dxa"/>
            <w:vAlign w:val="bottom"/>
          </w:tcPr>
          <w:p w14:paraId="40326FBB"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(2)</w:t>
            </w:r>
          </w:p>
        </w:tc>
        <w:tc>
          <w:tcPr>
            <w:tcW w:w="1005" w:type="dxa"/>
          </w:tcPr>
          <w:p w14:paraId="69F533D2"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(4)</w:t>
            </w:r>
          </w:p>
        </w:tc>
        <w:tc>
          <w:tcPr>
            <w:tcW w:w="992" w:type="dxa"/>
          </w:tcPr>
          <w:p w14:paraId="7ED1E5CA"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4</w:t>
            </w:r>
          </w:p>
        </w:tc>
        <w:tc>
          <w:tcPr>
            <w:tcW w:w="793" w:type="dxa"/>
            <w:vAlign w:val="bottom"/>
          </w:tcPr>
          <w:p w14:paraId="556962CE" w14:textId="77777777" w:rsidR="00202747" w:rsidRPr="003E74D8" w:rsidRDefault="00202747" w:rsidP="00202747">
            <w:pPr>
              <w:tabs>
                <w:tab w:val="decimal" w:pos="506"/>
              </w:tabs>
              <w:spacing w:line="180" w:lineRule="exact"/>
              <w:ind w:right="-169"/>
              <w:rPr>
                <w:rFonts w:ascii="CordiaUPC" w:hAnsi="CordiaUPC" w:cs="CordiaUPC"/>
                <w:sz w:val="24"/>
                <w:szCs w:val="24"/>
              </w:rPr>
            </w:pPr>
            <w:r>
              <w:rPr>
                <w:rFonts w:ascii="CordiaUPC" w:hAnsi="CordiaUPC" w:cs="CordiaUPC"/>
                <w:sz w:val="24"/>
                <w:szCs w:val="24"/>
              </w:rPr>
              <w:t>(2)</w:t>
            </w:r>
          </w:p>
        </w:tc>
        <w:tc>
          <w:tcPr>
            <w:tcW w:w="1080" w:type="dxa"/>
            <w:vAlign w:val="bottom"/>
          </w:tcPr>
          <w:p w14:paraId="47004C62" w14:textId="77777777" w:rsidR="00202747" w:rsidRPr="003E74D8" w:rsidRDefault="00202747" w:rsidP="00202747">
            <w:pPr>
              <w:tabs>
                <w:tab w:val="decimal" w:pos="849"/>
              </w:tabs>
              <w:spacing w:line="180" w:lineRule="exact"/>
              <w:ind w:left="51" w:right="-169"/>
              <w:rPr>
                <w:rFonts w:ascii="CordiaUPC" w:hAnsi="CordiaUPC" w:cs="CordiaUPC"/>
                <w:sz w:val="24"/>
                <w:szCs w:val="24"/>
              </w:rPr>
            </w:pPr>
            <w:r>
              <w:rPr>
                <w:rFonts w:ascii="CordiaUPC" w:hAnsi="CordiaUPC" w:cs="CordiaUPC"/>
                <w:sz w:val="24"/>
                <w:szCs w:val="24"/>
              </w:rPr>
              <w:t>2,219</w:t>
            </w:r>
          </w:p>
        </w:tc>
      </w:tr>
      <w:tr w:rsidR="00202747" w:rsidRPr="003E74D8" w14:paraId="098EE974" w14:textId="77777777" w:rsidTr="00202747">
        <w:tc>
          <w:tcPr>
            <w:tcW w:w="1530" w:type="dxa"/>
          </w:tcPr>
          <w:p w14:paraId="331770E4" w14:textId="77777777" w:rsidR="00202747" w:rsidRPr="003E74D8" w:rsidRDefault="00202747" w:rsidP="00202747">
            <w:pPr>
              <w:tabs>
                <w:tab w:val="left" w:pos="200"/>
              </w:tabs>
              <w:autoSpaceDE w:val="0"/>
              <w:autoSpaceDN w:val="0"/>
              <w:adjustRightInd w:val="0"/>
              <w:spacing w:line="180" w:lineRule="exact"/>
              <w:rPr>
                <w:rFonts w:ascii="CordiaUPC" w:hAnsi="CordiaUPC" w:cs="CordiaUPC"/>
                <w:sz w:val="24"/>
                <w:szCs w:val="24"/>
                <w:lang w:val="en-US"/>
              </w:rPr>
            </w:pPr>
            <w:r w:rsidRPr="003E74D8">
              <w:rPr>
                <w:rFonts w:ascii="CordiaUPC" w:hAnsi="CordiaUPC" w:cs="CordiaUPC" w:hint="cs"/>
                <w:sz w:val="24"/>
                <w:szCs w:val="24"/>
                <w:lang w:val="en-US"/>
              </w:rPr>
              <w:t>-  Incremental</w:t>
            </w:r>
          </w:p>
          <w:p w14:paraId="2552B006" w14:textId="77777777" w:rsidR="00202747" w:rsidRPr="003E74D8" w:rsidRDefault="00202747" w:rsidP="00202747">
            <w:pPr>
              <w:tabs>
                <w:tab w:val="left" w:pos="200"/>
              </w:tabs>
              <w:spacing w:line="180" w:lineRule="exact"/>
              <w:ind w:left="162" w:right="-18"/>
              <w:rPr>
                <w:rFonts w:ascii="CordiaUPC" w:hAnsi="CordiaUPC" w:cs="CordiaUPC"/>
                <w:sz w:val="24"/>
                <w:szCs w:val="24"/>
                <w:lang w:val="en-US"/>
              </w:rPr>
            </w:pPr>
            <w:r w:rsidRPr="003E74D8">
              <w:rPr>
                <w:rFonts w:ascii="CordiaUPC" w:hAnsi="CordiaUPC" w:cs="CordiaUPC" w:hint="cs"/>
                <w:sz w:val="24"/>
                <w:szCs w:val="24"/>
                <w:lang w:val="en-US"/>
              </w:rPr>
              <w:t xml:space="preserve">   revaluation</w:t>
            </w:r>
            <w:r w:rsidRPr="00230A40">
              <w:rPr>
                <w:rFonts w:ascii="CordiaUPC" w:hAnsi="CordiaUPC" w:cs="CordiaUPC" w:hint="cs"/>
                <w:sz w:val="26"/>
                <w:szCs w:val="26"/>
                <w:lang w:val="en-US"/>
              </w:rPr>
              <w:t>*</w:t>
            </w:r>
          </w:p>
        </w:tc>
        <w:tc>
          <w:tcPr>
            <w:tcW w:w="990" w:type="dxa"/>
            <w:vAlign w:val="bottom"/>
          </w:tcPr>
          <w:p w14:paraId="70379DCF"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2,155</w:t>
            </w:r>
          </w:p>
        </w:tc>
        <w:tc>
          <w:tcPr>
            <w:tcW w:w="900" w:type="dxa"/>
            <w:gridSpan w:val="2"/>
            <w:vAlign w:val="bottom"/>
          </w:tcPr>
          <w:p w14:paraId="20AE00EB"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5,662</w:t>
            </w:r>
          </w:p>
        </w:tc>
        <w:tc>
          <w:tcPr>
            <w:tcW w:w="990" w:type="dxa"/>
            <w:gridSpan w:val="2"/>
            <w:vAlign w:val="bottom"/>
          </w:tcPr>
          <w:p w14:paraId="4E65EE71"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w:t>
            </w:r>
          </w:p>
        </w:tc>
        <w:tc>
          <w:tcPr>
            <w:tcW w:w="900" w:type="dxa"/>
            <w:vAlign w:val="bottom"/>
          </w:tcPr>
          <w:p w14:paraId="3779524C"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0" w:type="dxa"/>
            <w:vAlign w:val="bottom"/>
          </w:tcPr>
          <w:p w14:paraId="44570101"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(702)</w:t>
            </w:r>
          </w:p>
        </w:tc>
        <w:tc>
          <w:tcPr>
            <w:tcW w:w="810" w:type="dxa"/>
            <w:vAlign w:val="bottom"/>
          </w:tcPr>
          <w:p w14:paraId="58CE6392"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4,960</w:t>
            </w:r>
          </w:p>
        </w:tc>
        <w:tc>
          <w:tcPr>
            <w:tcW w:w="900" w:type="dxa"/>
            <w:vAlign w:val="bottom"/>
          </w:tcPr>
          <w:p w14:paraId="00CEBA93"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(3,507)</w:t>
            </w:r>
          </w:p>
        </w:tc>
        <w:tc>
          <w:tcPr>
            <w:tcW w:w="986" w:type="dxa"/>
            <w:vAlign w:val="bottom"/>
          </w:tcPr>
          <w:p w14:paraId="15D84769"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(109)</w:t>
            </w:r>
          </w:p>
        </w:tc>
        <w:tc>
          <w:tcPr>
            <w:tcW w:w="1065" w:type="dxa"/>
            <w:vAlign w:val="bottom"/>
          </w:tcPr>
          <w:p w14:paraId="25384EDB"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523</w:t>
            </w:r>
          </w:p>
        </w:tc>
        <w:tc>
          <w:tcPr>
            <w:tcW w:w="750" w:type="dxa"/>
            <w:vAlign w:val="bottom"/>
          </w:tcPr>
          <w:p w14:paraId="7C35E004"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(3,093)</w:t>
            </w:r>
          </w:p>
        </w:tc>
        <w:tc>
          <w:tcPr>
            <w:tcW w:w="889" w:type="dxa"/>
            <w:vAlign w:val="bottom"/>
          </w:tcPr>
          <w:p w14:paraId="39DFE158"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5CD4ADC8"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661BB010"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4F3E50EB" w14:textId="77777777" w:rsidR="00202747" w:rsidRPr="003E74D8" w:rsidRDefault="00202747" w:rsidP="00202747">
            <w:pPr>
              <w:tabs>
                <w:tab w:val="decimal" w:pos="506"/>
              </w:tabs>
              <w:spacing w:line="18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24B331EC" w14:textId="77777777" w:rsidR="00202747" w:rsidRPr="003E74D8" w:rsidRDefault="00202747" w:rsidP="00202747">
            <w:pPr>
              <w:tabs>
                <w:tab w:val="decimal" w:pos="849"/>
              </w:tabs>
              <w:spacing w:line="180" w:lineRule="exact"/>
              <w:ind w:left="51" w:right="-169"/>
              <w:rPr>
                <w:rFonts w:ascii="CordiaUPC" w:hAnsi="CordiaUPC" w:cs="CordiaUPC"/>
                <w:sz w:val="24"/>
                <w:szCs w:val="24"/>
              </w:rPr>
            </w:pPr>
            <w:r>
              <w:rPr>
                <w:rFonts w:ascii="CordiaUPC" w:hAnsi="CordiaUPC" w:cs="CordiaUPC"/>
                <w:sz w:val="24"/>
                <w:szCs w:val="24"/>
              </w:rPr>
              <w:t>1,867</w:t>
            </w:r>
          </w:p>
        </w:tc>
      </w:tr>
      <w:tr w:rsidR="00202747" w:rsidRPr="003E74D8" w14:paraId="201BDFA0" w14:textId="77777777" w:rsidTr="00202747">
        <w:tc>
          <w:tcPr>
            <w:tcW w:w="1530" w:type="dxa"/>
          </w:tcPr>
          <w:p w14:paraId="4A9EBBE4" w14:textId="77777777" w:rsidR="00202747" w:rsidRPr="003E74D8" w:rsidRDefault="00202747" w:rsidP="00202747">
            <w:pPr>
              <w:tabs>
                <w:tab w:val="left" w:pos="340"/>
              </w:tabs>
              <w:autoSpaceDE w:val="0"/>
              <w:autoSpaceDN w:val="0"/>
              <w:adjustRightInd w:val="0"/>
              <w:spacing w:line="180" w:lineRule="exact"/>
              <w:ind w:left="250" w:hanging="250"/>
              <w:rPr>
                <w:rFonts w:ascii="CordiaUPC" w:hAnsi="CordiaUPC" w:cs="CordiaUPC"/>
                <w:sz w:val="24"/>
                <w:szCs w:val="24"/>
                <w:lang w:val="en-US"/>
              </w:rPr>
            </w:pPr>
            <w:r w:rsidRPr="003E74D8">
              <w:rPr>
                <w:rFonts w:ascii="CordiaUPC" w:hAnsi="CordiaUPC" w:cs="CordiaUPC" w:hint="cs"/>
                <w:sz w:val="24"/>
                <w:szCs w:val="24"/>
                <w:lang w:val="en-US"/>
              </w:rPr>
              <w:t xml:space="preserve">Right-of-use </w:t>
            </w:r>
            <w:r>
              <w:rPr>
                <w:rFonts w:ascii="CordiaUPC" w:hAnsi="CordiaUPC" w:cs="CordiaUPC"/>
                <w:sz w:val="24"/>
                <w:szCs w:val="24"/>
                <w:lang w:val="en-US"/>
              </w:rPr>
              <w:t xml:space="preserve">    </w:t>
            </w:r>
            <w:r w:rsidRPr="003E74D8">
              <w:rPr>
                <w:rFonts w:ascii="CordiaUPC" w:hAnsi="CordiaUPC" w:cs="CordiaUPC" w:hint="cs"/>
                <w:sz w:val="24"/>
                <w:szCs w:val="24"/>
                <w:lang w:val="en-US"/>
              </w:rPr>
              <w:t xml:space="preserve">assets    </w:t>
            </w:r>
          </w:p>
          <w:p w14:paraId="469AEEDF" w14:textId="77777777" w:rsidR="00202747" w:rsidRPr="003E74D8" w:rsidRDefault="00202747" w:rsidP="00202747">
            <w:pPr>
              <w:tabs>
                <w:tab w:val="left" w:pos="200"/>
              </w:tabs>
              <w:autoSpaceDE w:val="0"/>
              <w:autoSpaceDN w:val="0"/>
              <w:adjustRightInd w:val="0"/>
              <w:spacing w:line="180" w:lineRule="exact"/>
              <w:rPr>
                <w:rFonts w:ascii="CordiaUPC" w:hAnsi="CordiaUPC" w:cs="CordiaUPC"/>
                <w:sz w:val="24"/>
                <w:szCs w:val="24"/>
                <w:lang w:val="en-US"/>
              </w:rPr>
            </w:pPr>
            <w:r w:rsidRPr="003E74D8">
              <w:rPr>
                <w:rFonts w:ascii="CordiaUPC" w:hAnsi="CordiaUPC" w:cs="CordiaUPC" w:hint="cs"/>
                <w:sz w:val="24"/>
                <w:szCs w:val="24"/>
                <w:lang w:val="en-US"/>
              </w:rPr>
              <w:t xml:space="preserve">     - premise</w:t>
            </w:r>
          </w:p>
        </w:tc>
        <w:tc>
          <w:tcPr>
            <w:tcW w:w="990" w:type="dxa"/>
            <w:vAlign w:val="bottom"/>
          </w:tcPr>
          <w:p w14:paraId="40CAC112"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w:t>
            </w:r>
          </w:p>
        </w:tc>
        <w:tc>
          <w:tcPr>
            <w:tcW w:w="900" w:type="dxa"/>
            <w:gridSpan w:val="2"/>
            <w:vAlign w:val="bottom"/>
          </w:tcPr>
          <w:p w14:paraId="3D5DA422"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0" w:type="dxa"/>
            <w:gridSpan w:val="2"/>
            <w:vAlign w:val="bottom"/>
          </w:tcPr>
          <w:p w14:paraId="4C6E88F6" w14:textId="77777777" w:rsidR="00202747" w:rsidRPr="003E74D8" w:rsidRDefault="00202747" w:rsidP="00202747">
            <w:pPr>
              <w:tabs>
                <w:tab w:val="decimal" w:pos="642"/>
              </w:tabs>
              <w:spacing w:line="180" w:lineRule="exact"/>
              <w:ind w:right="-169"/>
              <w:rPr>
                <w:rFonts w:ascii="CordiaUPC" w:hAnsi="CordiaUPC" w:cs="CordiaUPC"/>
                <w:sz w:val="24"/>
                <w:szCs w:val="24"/>
                <w:lang w:bidi="th-TH"/>
              </w:rPr>
            </w:pPr>
            <w:r>
              <w:rPr>
                <w:rFonts w:ascii="CordiaUPC" w:hAnsi="CordiaUPC" w:cs="CordiaUPC"/>
                <w:sz w:val="24"/>
                <w:szCs w:val="24"/>
                <w:lang w:bidi="th-TH"/>
              </w:rPr>
              <w:t>674</w:t>
            </w:r>
          </w:p>
        </w:tc>
        <w:tc>
          <w:tcPr>
            <w:tcW w:w="900" w:type="dxa"/>
            <w:vAlign w:val="bottom"/>
          </w:tcPr>
          <w:p w14:paraId="478932B0"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393</w:t>
            </w:r>
          </w:p>
        </w:tc>
        <w:tc>
          <w:tcPr>
            <w:tcW w:w="990" w:type="dxa"/>
            <w:vAlign w:val="bottom"/>
          </w:tcPr>
          <w:p w14:paraId="756A644C"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(39)</w:t>
            </w:r>
          </w:p>
        </w:tc>
        <w:tc>
          <w:tcPr>
            <w:tcW w:w="810" w:type="dxa"/>
            <w:vAlign w:val="bottom"/>
          </w:tcPr>
          <w:p w14:paraId="0D96BA10"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1,028</w:t>
            </w:r>
          </w:p>
        </w:tc>
        <w:tc>
          <w:tcPr>
            <w:tcW w:w="900" w:type="dxa"/>
            <w:vAlign w:val="bottom"/>
          </w:tcPr>
          <w:p w14:paraId="6A6CB46D"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6752B7C6"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(367)</w:t>
            </w:r>
          </w:p>
        </w:tc>
        <w:tc>
          <w:tcPr>
            <w:tcW w:w="1065" w:type="dxa"/>
            <w:vAlign w:val="bottom"/>
          </w:tcPr>
          <w:p w14:paraId="6B6122A2"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39</w:t>
            </w:r>
          </w:p>
        </w:tc>
        <w:tc>
          <w:tcPr>
            <w:tcW w:w="750" w:type="dxa"/>
            <w:vAlign w:val="bottom"/>
          </w:tcPr>
          <w:p w14:paraId="087A9CC9"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(328)</w:t>
            </w:r>
          </w:p>
        </w:tc>
        <w:tc>
          <w:tcPr>
            <w:tcW w:w="889" w:type="dxa"/>
            <w:vAlign w:val="bottom"/>
          </w:tcPr>
          <w:p w14:paraId="62DD8F47"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68CE82D6"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(16)</w:t>
            </w:r>
          </w:p>
        </w:tc>
        <w:tc>
          <w:tcPr>
            <w:tcW w:w="992" w:type="dxa"/>
            <w:vAlign w:val="bottom"/>
          </w:tcPr>
          <w:p w14:paraId="557E4919"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16</w:t>
            </w:r>
          </w:p>
        </w:tc>
        <w:tc>
          <w:tcPr>
            <w:tcW w:w="793" w:type="dxa"/>
            <w:vAlign w:val="bottom"/>
          </w:tcPr>
          <w:p w14:paraId="68C71980" w14:textId="77777777" w:rsidR="00202747" w:rsidRPr="003E74D8" w:rsidRDefault="00202747" w:rsidP="00202747">
            <w:pPr>
              <w:tabs>
                <w:tab w:val="decimal" w:pos="506"/>
              </w:tabs>
              <w:spacing w:line="18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392A200A" w14:textId="77777777" w:rsidR="00202747" w:rsidRPr="003E74D8" w:rsidRDefault="00202747" w:rsidP="00202747">
            <w:pPr>
              <w:tabs>
                <w:tab w:val="decimal" w:pos="849"/>
              </w:tabs>
              <w:spacing w:line="180" w:lineRule="exact"/>
              <w:ind w:left="51" w:right="-169"/>
              <w:rPr>
                <w:rFonts w:ascii="CordiaUPC" w:hAnsi="CordiaUPC" w:cs="CordiaUPC"/>
                <w:sz w:val="24"/>
                <w:szCs w:val="24"/>
              </w:rPr>
            </w:pPr>
            <w:r>
              <w:rPr>
                <w:rFonts w:ascii="CordiaUPC" w:hAnsi="CordiaUPC" w:cs="CordiaUPC"/>
                <w:sz w:val="24"/>
                <w:szCs w:val="24"/>
              </w:rPr>
              <w:t>700</w:t>
            </w:r>
          </w:p>
        </w:tc>
      </w:tr>
      <w:tr w:rsidR="00202747" w:rsidRPr="003E74D8" w14:paraId="0178A0C7" w14:textId="77777777" w:rsidTr="00202747">
        <w:tc>
          <w:tcPr>
            <w:tcW w:w="1530" w:type="dxa"/>
          </w:tcPr>
          <w:p w14:paraId="685EB53F" w14:textId="77777777" w:rsidR="00202747" w:rsidRPr="003E74D8" w:rsidRDefault="00202747" w:rsidP="00202747">
            <w:pPr>
              <w:tabs>
                <w:tab w:val="left" w:pos="200"/>
              </w:tabs>
              <w:spacing w:line="180" w:lineRule="exact"/>
              <w:ind w:right="-81"/>
              <w:rPr>
                <w:rFonts w:ascii="CordiaUPC" w:hAnsi="CordiaUPC" w:cs="CordiaUPC"/>
                <w:spacing w:val="-6"/>
                <w:sz w:val="24"/>
                <w:szCs w:val="24"/>
                <w:lang w:val="en-US"/>
              </w:rPr>
            </w:pPr>
            <w:r w:rsidRPr="003E74D8">
              <w:rPr>
                <w:rFonts w:ascii="CordiaUPC" w:hAnsi="CordiaUPC" w:cs="CordiaUPC" w:hint="cs"/>
                <w:spacing w:val="-6"/>
                <w:sz w:val="24"/>
                <w:szCs w:val="24"/>
                <w:lang w:val="en-US"/>
              </w:rPr>
              <w:t>Leasehold</w:t>
            </w:r>
            <w:r w:rsidRPr="003E74D8">
              <w:rPr>
                <w:rFonts w:ascii="CordiaUPC" w:hAnsi="CordiaUPC" w:cs="CordiaUPC" w:hint="cs"/>
                <w:spacing w:val="-6"/>
                <w:sz w:val="24"/>
                <w:szCs w:val="24"/>
                <w:lang w:val="en-US"/>
              </w:rPr>
              <w:br/>
              <w:t xml:space="preserve">   </w:t>
            </w:r>
            <w:r w:rsidRPr="003E74D8">
              <w:rPr>
                <w:rFonts w:ascii="CordiaUPC" w:hAnsi="CordiaUPC" w:cs="CordiaUPC" w:hint="cs"/>
                <w:spacing w:val="-6"/>
                <w:sz w:val="24"/>
                <w:szCs w:val="24"/>
                <w:lang w:val="en-US"/>
              </w:rPr>
              <w:tab/>
              <w:t>improvements</w:t>
            </w:r>
          </w:p>
        </w:tc>
        <w:tc>
          <w:tcPr>
            <w:tcW w:w="990" w:type="dxa"/>
            <w:vAlign w:val="bottom"/>
          </w:tcPr>
          <w:p w14:paraId="145C0D9A"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307</w:t>
            </w:r>
          </w:p>
        </w:tc>
        <w:tc>
          <w:tcPr>
            <w:tcW w:w="900" w:type="dxa"/>
            <w:gridSpan w:val="2"/>
            <w:vAlign w:val="bottom"/>
          </w:tcPr>
          <w:p w14:paraId="2A828D03"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1,373</w:t>
            </w:r>
          </w:p>
        </w:tc>
        <w:tc>
          <w:tcPr>
            <w:tcW w:w="990" w:type="dxa"/>
            <w:gridSpan w:val="2"/>
            <w:vAlign w:val="bottom"/>
          </w:tcPr>
          <w:p w14:paraId="6D686B2D"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00" w:type="dxa"/>
            <w:vAlign w:val="bottom"/>
          </w:tcPr>
          <w:p w14:paraId="59E49B4D"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27</w:t>
            </w:r>
          </w:p>
        </w:tc>
        <w:tc>
          <w:tcPr>
            <w:tcW w:w="990" w:type="dxa"/>
            <w:vAlign w:val="bottom"/>
          </w:tcPr>
          <w:p w14:paraId="3226BFDA"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(231)</w:t>
            </w:r>
          </w:p>
        </w:tc>
        <w:tc>
          <w:tcPr>
            <w:tcW w:w="810" w:type="dxa"/>
            <w:vAlign w:val="bottom"/>
          </w:tcPr>
          <w:p w14:paraId="139AD0BC"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1,169</w:t>
            </w:r>
          </w:p>
        </w:tc>
        <w:tc>
          <w:tcPr>
            <w:tcW w:w="900" w:type="dxa"/>
            <w:vAlign w:val="bottom"/>
          </w:tcPr>
          <w:p w14:paraId="35467B2A"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(1,066)</w:t>
            </w:r>
          </w:p>
        </w:tc>
        <w:tc>
          <w:tcPr>
            <w:tcW w:w="986" w:type="dxa"/>
            <w:vAlign w:val="bottom"/>
          </w:tcPr>
          <w:p w14:paraId="6BEFBCF1"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(96)</w:t>
            </w:r>
          </w:p>
        </w:tc>
        <w:tc>
          <w:tcPr>
            <w:tcW w:w="1065" w:type="dxa"/>
            <w:vAlign w:val="bottom"/>
          </w:tcPr>
          <w:p w14:paraId="67305CB7"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215</w:t>
            </w:r>
          </w:p>
        </w:tc>
        <w:tc>
          <w:tcPr>
            <w:tcW w:w="750" w:type="dxa"/>
            <w:vAlign w:val="bottom"/>
          </w:tcPr>
          <w:p w14:paraId="4561B95D"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(947)</w:t>
            </w:r>
          </w:p>
        </w:tc>
        <w:tc>
          <w:tcPr>
            <w:tcW w:w="889" w:type="dxa"/>
            <w:vAlign w:val="bottom"/>
          </w:tcPr>
          <w:p w14:paraId="5110F94E"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1338FAFB"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0C013A44"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2624F655" w14:textId="77777777" w:rsidR="00202747" w:rsidRPr="003E74D8" w:rsidRDefault="00202747" w:rsidP="00202747">
            <w:pPr>
              <w:tabs>
                <w:tab w:val="decimal" w:pos="506"/>
              </w:tabs>
              <w:spacing w:line="18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730AD41F" w14:textId="77777777" w:rsidR="00202747" w:rsidRPr="003E74D8" w:rsidRDefault="00202747" w:rsidP="00202747">
            <w:pPr>
              <w:tabs>
                <w:tab w:val="decimal" w:pos="849"/>
              </w:tabs>
              <w:spacing w:line="180" w:lineRule="exact"/>
              <w:ind w:left="51" w:right="-169"/>
              <w:rPr>
                <w:rFonts w:ascii="CordiaUPC" w:hAnsi="CordiaUPC" w:cs="CordiaUPC"/>
                <w:sz w:val="24"/>
                <w:szCs w:val="24"/>
              </w:rPr>
            </w:pPr>
            <w:r>
              <w:rPr>
                <w:rFonts w:ascii="CordiaUPC" w:hAnsi="CordiaUPC" w:cs="CordiaUPC"/>
                <w:sz w:val="24"/>
                <w:szCs w:val="24"/>
              </w:rPr>
              <w:t>222</w:t>
            </w:r>
          </w:p>
        </w:tc>
      </w:tr>
      <w:tr w:rsidR="00202747" w:rsidRPr="003E74D8" w14:paraId="2621EAE0" w14:textId="77777777" w:rsidTr="00202747">
        <w:tc>
          <w:tcPr>
            <w:tcW w:w="1530" w:type="dxa"/>
          </w:tcPr>
          <w:p w14:paraId="0BBC9AFC" w14:textId="77777777" w:rsidR="00202747" w:rsidRPr="003E74D8" w:rsidRDefault="00202747" w:rsidP="00202747">
            <w:pPr>
              <w:tabs>
                <w:tab w:val="left" w:pos="200"/>
              </w:tabs>
              <w:spacing w:line="180" w:lineRule="exact"/>
              <w:ind w:right="-81"/>
              <w:rPr>
                <w:rFonts w:ascii="CordiaUPC" w:hAnsi="CordiaUPC" w:cs="CordiaUPC"/>
                <w:spacing w:val="-6"/>
                <w:sz w:val="24"/>
                <w:szCs w:val="24"/>
                <w:lang w:val="en-US"/>
              </w:rPr>
            </w:pPr>
            <w:r w:rsidRPr="003E74D8">
              <w:rPr>
                <w:rFonts w:ascii="CordiaUPC" w:hAnsi="CordiaUPC" w:cs="CordiaUPC" w:hint="cs"/>
                <w:spacing w:val="-6"/>
                <w:sz w:val="24"/>
                <w:szCs w:val="24"/>
                <w:lang w:val="en-US"/>
              </w:rPr>
              <w:t xml:space="preserve">Equipment under </w:t>
            </w:r>
            <w:r w:rsidRPr="003E74D8">
              <w:rPr>
                <w:rFonts w:ascii="CordiaUPC" w:hAnsi="CordiaUPC" w:cs="CordiaUPC" w:hint="cs"/>
                <w:spacing w:val="-6"/>
                <w:sz w:val="24"/>
                <w:szCs w:val="24"/>
                <w:lang w:val="en-US"/>
              </w:rPr>
              <w:tab/>
              <w:t xml:space="preserve">construction and </w:t>
            </w:r>
            <w:r w:rsidRPr="003E74D8">
              <w:rPr>
                <w:rFonts w:ascii="CordiaUPC" w:hAnsi="CordiaUPC" w:cs="CordiaUPC" w:hint="cs"/>
                <w:spacing w:val="-6"/>
                <w:sz w:val="24"/>
                <w:szCs w:val="24"/>
                <w:lang w:val="en-US"/>
              </w:rPr>
              <w:tab/>
              <w:t>installation</w:t>
            </w:r>
          </w:p>
        </w:tc>
        <w:tc>
          <w:tcPr>
            <w:tcW w:w="990" w:type="dxa"/>
            <w:vAlign w:val="bottom"/>
          </w:tcPr>
          <w:p w14:paraId="5D925ADC"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194</w:t>
            </w:r>
          </w:p>
        </w:tc>
        <w:tc>
          <w:tcPr>
            <w:tcW w:w="900" w:type="dxa"/>
            <w:gridSpan w:val="2"/>
            <w:vAlign w:val="bottom"/>
          </w:tcPr>
          <w:p w14:paraId="52B4A0CB"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194</w:t>
            </w:r>
          </w:p>
        </w:tc>
        <w:tc>
          <w:tcPr>
            <w:tcW w:w="990" w:type="dxa"/>
            <w:gridSpan w:val="2"/>
            <w:vAlign w:val="bottom"/>
          </w:tcPr>
          <w:p w14:paraId="76897F6F"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00" w:type="dxa"/>
            <w:vAlign w:val="bottom"/>
          </w:tcPr>
          <w:p w14:paraId="13EAB08D"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1,317</w:t>
            </w:r>
          </w:p>
        </w:tc>
        <w:tc>
          <w:tcPr>
            <w:tcW w:w="990" w:type="dxa"/>
            <w:vAlign w:val="bottom"/>
          </w:tcPr>
          <w:p w14:paraId="2D83C201"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(1,434)</w:t>
            </w:r>
          </w:p>
        </w:tc>
        <w:tc>
          <w:tcPr>
            <w:tcW w:w="810" w:type="dxa"/>
            <w:vAlign w:val="bottom"/>
          </w:tcPr>
          <w:p w14:paraId="32B65D5B"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77</w:t>
            </w:r>
          </w:p>
        </w:tc>
        <w:tc>
          <w:tcPr>
            <w:tcW w:w="900" w:type="dxa"/>
            <w:vAlign w:val="bottom"/>
          </w:tcPr>
          <w:p w14:paraId="1928405B"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w:t>
            </w:r>
          </w:p>
        </w:tc>
        <w:tc>
          <w:tcPr>
            <w:tcW w:w="986" w:type="dxa"/>
            <w:vAlign w:val="bottom"/>
          </w:tcPr>
          <w:p w14:paraId="3839A3CC"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65" w:type="dxa"/>
            <w:vAlign w:val="bottom"/>
          </w:tcPr>
          <w:p w14:paraId="164DA08E"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w:t>
            </w:r>
          </w:p>
        </w:tc>
        <w:tc>
          <w:tcPr>
            <w:tcW w:w="750" w:type="dxa"/>
            <w:vAlign w:val="bottom"/>
          </w:tcPr>
          <w:p w14:paraId="3B151A17"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w:t>
            </w:r>
          </w:p>
        </w:tc>
        <w:tc>
          <w:tcPr>
            <w:tcW w:w="889" w:type="dxa"/>
            <w:vAlign w:val="bottom"/>
          </w:tcPr>
          <w:p w14:paraId="3396A82B"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35BE3BDC"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5E0B3046"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6E47E6F6" w14:textId="77777777" w:rsidR="00202747" w:rsidRPr="003E74D8" w:rsidRDefault="00202747" w:rsidP="00202747">
            <w:pPr>
              <w:tabs>
                <w:tab w:val="decimal" w:pos="506"/>
              </w:tabs>
              <w:spacing w:line="18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57745D08" w14:textId="77777777" w:rsidR="00202747" w:rsidRPr="003E74D8" w:rsidRDefault="00202747" w:rsidP="00202747">
            <w:pPr>
              <w:tabs>
                <w:tab w:val="decimal" w:pos="849"/>
              </w:tabs>
              <w:spacing w:line="180" w:lineRule="exact"/>
              <w:ind w:right="-169"/>
              <w:rPr>
                <w:rFonts w:ascii="CordiaUPC" w:hAnsi="CordiaUPC" w:cs="CordiaUPC"/>
                <w:sz w:val="24"/>
                <w:szCs w:val="24"/>
              </w:rPr>
            </w:pPr>
            <w:r>
              <w:rPr>
                <w:rFonts w:ascii="CordiaUPC" w:hAnsi="CordiaUPC" w:cs="CordiaUPC"/>
                <w:sz w:val="24"/>
                <w:szCs w:val="24"/>
              </w:rPr>
              <w:t>77</w:t>
            </w:r>
          </w:p>
        </w:tc>
      </w:tr>
      <w:tr w:rsidR="00202747" w:rsidRPr="003E74D8" w14:paraId="63D76559" w14:textId="77777777" w:rsidTr="00202747">
        <w:tc>
          <w:tcPr>
            <w:tcW w:w="1530" w:type="dxa"/>
          </w:tcPr>
          <w:p w14:paraId="7E3C6D96" w14:textId="77777777" w:rsidR="00202747" w:rsidRPr="003E74D8" w:rsidRDefault="00202747" w:rsidP="00202747">
            <w:pPr>
              <w:tabs>
                <w:tab w:val="left" w:pos="200"/>
              </w:tabs>
              <w:spacing w:line="180" w:lineRule="exact"/>
              <w:ind w:right="-81"/>
              <w:rPr>
                <w:rFonts w:ascii="CordiaUPC" w:hAnsi="CordiaUPC" w:cs="CordiaUPC"/>
                <w:spacing w:val="-6"/>
                <w:sz w:val="24"/>
                <w:szCs w:val="24"/>
                <w:lang w:val="en-US"/>
              </w:rPr>
            </w:pPr>
            <w:r w:rsidRPr="003E74D8">
              <w:rPr>
                <w:rFonts w:ascii="CordiaUPC" w:hAnsi="CordiaUPC" w:cs="CordiaUPC" w:hint="cs"/>
                <w:sz w:val="24"/>
                <w:szCs w:val="24"/>
                <w:lang w:val="en-US"/>
              </w:rPr>
              <w:t>Equipment</w:t>
            </w:r>
          </w:p>
        </w:tc>
        <w:tc>
          <w:tcPr>
            <w:tcW w:w="990" w:type="dxa"/>
            <w:vAlign w:val="bottom"/>
          </w:tcPr>
          <w:p w14:paraId="6F450801" w14:textId="77777777" w:rsidR="00202747" w:rsidRPr="003E74D8" w:rsidRDefault="00202747" w:rsidP="00202747">
            <w:pPr>
              <w:tabs>
                <w:tab w:val="decimal" w:pos="732"/>
              </w:tabs>
              <w:spacing w:line="180" w:lineRule="exact"/>
              <w:ind w:left="51" w:right="-169"/>
              <w:rPr>
                <w:rFonts w:ascii="CordiaUPC" w:hAnsi="CordiaUPC" w:cs="CordiaUPC"/>
                <w:sz w:val="24"/>
                <w:szCs w:val="24"/>
              </w:rPr>
            </w:pPr>
            <w:r w:rsidRPr="003E74D8">
              <w:rPr>
                <w:rFonts w:ascii="CordiaUPC" w:hAnsi="CordiaUPC" w:cs="CordiaUPC" w:hint="cs"/>
                <w:sz w:val="24"/>
                <w:szCs w:val="24"/>
              </w:rPr>
              <w:t>1,602</w:t>
            </w:r>
          </w:p>
        </w:tc>
        <w:tc>
          <w:tcPr>
            <w:tcW w:w="900" w:type="dxa"/>
            <w:gridSpan w:val="2"/>
            <w:vAlign w:val="bottom"/>
          </w:tcPr>
          <w:p w14:paraId="4650F996"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6,645</w:t>
            </w:r>
          </w:p>
        </w:tc>
        <w:tc>
          <w:tcPr>
            <w:tcW w:w="990" w:type="dxa"/>
            <w:gridSpan w:val="2"/>
            <w:vAlign w:val="bottom"/>
          </w:tcPr>
          <w:p w14:paraId="2B83C6A3"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00" w:type="dxa"/>
            <w:vAlign w:val="bottom"/>
          </w:tcPr>
          <w:p w14:paraId="79681834"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1,388</w:t>
            </w:r>
          </w:p>
        </w:tc>
        <w:tc>
          <w:tcPr>
            <w:tcW w:w="990" w:type="dxa"/>
            <w:vAlign w:val="bottom"/>
          </w:tcPr>
          <w:p w14:paraId="29757D8D"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(1,529)</w:t>
            </w:r>
          </w:p>
        </w:tc>
        <w:tc>
          <w:tcPr>
            <w:tcW w:w="810" w:type="dxa"/>
            <w:vAlign w:val="bottom"/>
          </w:tcPr>
          <w:p w14:paraId="1B5E4B0A" w14:textId="77777777" w:rsidR="00202747" w:rsidRPr="003E74D8" w:rsidRDefault="00202747" w:rsidP="00202747">
            <w:pPr>
              <w:tabs>
                <w:tab w:val="decimal" w:pos="593"/>
              </w:tabs>
              <w:spacing w:line="180" w:lineRule="exact"/>
              <w:ind w:right="-169"/>
              <w:rPr>
                <w:rFonts w:ascii="CordiaUPC" w:hAnsi="CordiaUPC" w:cs="CordiaUPC"/>
                <w:sz w:val="24"/>
                <w:szCs w:val="24"/>
              </w:rPr>
            </w:pPr>
            <w:r>
              <w:rPr>
                <w:rFonts w:ascii="CordiaUPC" w:hAnsi="CordiaUPC" w:cs="CordiaUPC"/>
                <w:sz w:val="24"/>
                <w:szCs w:val="24"/>
              </w:rPr>
              <w:t>6,504</w:t>
            </w:r>
          </w:p>
        </w:tc>
        <w:tc>
          <w:tcPr>
            <w:tcW w:w="900" w:type="dxa"/>
            <w:vAlign w:val="bottom"/>
          </w:tcPr>
          <w:p w14:paraId="0B7176AF" w14:textId="77777777" w:rsidR="00202747" w:rsidRPr="003E74D8" w:rsidRDefault="00202747" w:rsidP="00202747">
            <w:pPr>
              <w:tabs>
                <w:tab w:val="decimal" w:pos="685"/>
              </w:tabs>
              <w:spacing w:line="180" w:lineRule="exact"/>
              <w:ind w:right="-173"/>
              <w:rPr>
                <w:rFonts w:ascii="CordiaUPC" w:hAnsi="CordiaUPC" w:cs="CordiaUPC"/>
                <w:sz w:val="24"/>
                <w:szCs w:val="24"/>
              </w:rPr>
            </w:pPr>
            <w:r>
              <w:rPr>
                <w:rFonts w:ascii="CordiaUPC" w:hAnsi="CordiaUPC" w:cs="CordiaUPC"/>
                <w:sz w:val="24"/>
                <w:szCs w:val="24"/>
              </w:rPr>
              <w:t>(5,043)</w:t>
            </w:r>
          </w:p>
        </w:tc>
        <w:tc>
          <w:tcPr>
            <w:tcW w:w="986" w:type="dxa"/>
            <w:vAlign w:val="bottom"/>
          </w:tcPr>
          <w:p w14:paraId="1AE2C5F5"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(837)</w:t>
            </w:r>
          </w:p>
        </w:tc>
        <w:tc>
          <w:tcPr>
            <w:tcW w:w="1065" w:type="dxa"/>
            <w:vAlign w:val="bottom"/>
          </w:tcPr>
          <w:p w14:paraId="08D10C31" w14:textId="77777777" w:rsidR="00202747" w:rsidRPr="003E74D8" w:rsidRDefault="00202747" w:rsidP="00202747">
            <w:pPr>
              <w:tabs>
                <w:tab w:val="decimal" w:pos="763"/>
              </w:tabs>
              <w:spacing w:line="180" w:lineRule="exact"/>
              <w:ind w:right="-18"/>
              <w:rPr>
                <w:rFonts w:ascii="CordiaUPC" w:hAnsi="CordiaUPC" w:cs="CordiaUPC"/>
                <w:sz w:val="24"/>
                <w:szCs w:val="24"/>
              </w:rPr>
            </w:pPr>
            <w:r>
              <w:rPr>
                <w:rFonts w:ascii="CordiaUPC" w:hAnsi="CordiaUPC" w:cs="CordiaUPC"/>
                <w:sz w:val="24"/>
                <w:szCs w:val="24"/>
              </w:rPr>
              <w:t>1,745</w:t>
            </w:r>
          </w:p>
        </w:tc>
        <w:tc>
          <w:tcPr>
            <w:tcW w:w="750" w:type="dxa"/>
            <w:vAlign w:val="bottom"/>
          </w:tcPr>
          <w:p w14:paraId="56CD7284" w14:textId="77777777" w:rsidR="00202747" w:rsidRPr="003E74D8" w:rsidRDefault="00202747" w:rsidP="00202747">
            <w:pPr>
              <w:tabs>
                <w:tab w:val="decimal" w:pos="526"/>
              </w:tabs>
              <w:spacing w:line="180" w:lineRule="exact"/>
              <w:ind w:left="-65" w:right="-169"/>
              <w:rPr>
                <w:rFonts w:ascii="CordiaUPC" w:hAnsi="CordiaUPC" w:cs="CordiaUPC"/>
                <w:sz w:val="24"/>
                <w:szCs w:val="24"/>
              </w:rPr>
            </w:pPr>
            <w:r>
              <w:rPr>
                <w:rFonts w:ascii="CordiaUPC" w:hAnsi="CordiaUPC" w:cs="CordiaUPC"/>
                <w:sz w:val="24"/>
                <w:szCs w:val="24"/>
              </w:rPr>
              <w:t>(4,135)</w:t>
            </w:r>
          </w:p>
        </w:tc>
        <w:tc>
          <w:tcPr>
            <w:tcW w:w="889" w:type="dxa"/>
            <w:vAlign w:val="bottom"/>
          </w:tcPr>
          <w:p w14:paraId="22AF0D11"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30951A38"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992" w:type="dxa"/>
            <w:vAlign w:val="bottom"/>
          </w:tcPr>
          <w:p w14:paraId="631BB666" w14:textId="77777777" w:rsidR="00202747" w:rsidRPr="003E74D8" w:rsidRDefault="00202747" w:rsidP="00202747">
            <w:pP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793" w:type="dxa"/>
            <w:vAlign w:val="bottom"/>
          </w:tcPr>
          <w:p w14:paraId="39316203" w14:textId="77777777" w:rsidR="00202747" w:rsidRPr="003E74D8" w:rsidRDefault="00202747" w:rsidP="00202747">
            <w:pPr>
              <w:tabs>
                <w:tab w:val="decimal" w:pos="506"/>
              </w:tabs>
              <w:spacing w:line="18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3689E9B4" w14:textId="77777777" w:rsidR="00202747" w:rsidRPr="003E74D8" w:rsidRDefault="00202747" w:rsidP="00202747">
            <w:pPr>
              <w:tabs>
                <w:tab w:val="decimal" w:pos="849"/>
              </w:tabs>
              <w:spacing w:line="180" w:lineRule="exact"/>
              <w:ind w:right="-169"/>
              <w:rPr>
                <w:rFonts w:ascii="CordiaUPC" w:hAnsi="CordiaUPC" w:cs="CordiaUPC"/>
                <w:sz w:val="24"/>
                <w:szCs w:val="24"/>
              </w:rPr>
            </w:pPr>
            <w:r>
              <w:rPr>
                <w:rFonts w:ascii="CordiaUPC" w:hAnsi="CordiaUPC" w:cs="CordiaUPC"/>
                <w:sz w:val="24"/>
                <w:szCs w:val="24"/>
              </w:rPr>
              <w:t>2,369</w:t>
            </w:r>
          </w:p>
        </w:tc>
      </w:tr>
      <w:tr w:rsidR="00202747" w:rsidRPr="003E74D8" w14:paraId="4D40021D" w14:textId="77777777" w:rsidTr="00202747">
        <w:tc>
          <w:tcPr>
            <w:tcW w:w="1530" w:type="dxa"/>
          </w:tcPr>
          <w:p w14:paraId="5957E1B2" w14:textId="77777777" w:rsidR="00202747" w:rsidRPr="003E74D8" w:rsidRDefault="00202747" w:rsidP="00202747">
            <w:pPr>
              <w:tabs>
                <w:tab w:val="left" w:pos="70"/>
              </w:tabs>
              <w:spacing w:line="180" w:lineRule="exact"/>
              <w:ind w:left="160" w:right="-18" w:hanging="160"/>
              <w:rPr>
                <w:rFonts w:ascii="CordiaUPC" w:hAnsi="CordiaUPC" w:cs="CordiaUPC"/>
                <w:sz w:val="24"/>
                <w:szCs w:val="24"/>
                <w:rtl/>
                <w:cs/>
                <w:lang w:val="en-US"/>
              </w:rPr>
            </w:pPr>
            <w:r w:rsidRPr="003E74D8">
              <w:rPr>
                <w:rFonts w:ascii="CordiaUPC" w:hAnsi="CordiaUPC" w:cs="CordiaUPC" w:hint="cs"/>
                <w:sz w:val="24"/>
                <w:szCs w:val="24"/>
                <w:lang w:val="en-US"/>
              </w:rPr>
              <w:t>Right-of-use assets</w:t>
            </w:r>
            <w:r>
              <w:rPr>
                <w:rFonts w:ascii="CordiaUPC" w:hAnsi="CordiaUPC" w:cs="CordiaUPC"/>
                <w:sz w:val="24"/>
                <w:szCs w:val="24"/>
                <w:lang w:val="en-US"/>
              </w:rPr>
              <w:t xml:space="preserve">               </w:t>
            </w:r>
            <w:r w:rsidRPr="003E74D8">
              <w:rPr>
                <w:rFonts w:ascii="CordiaUPC" w:hAnsi="CordiaUPC" w:cs="CordiaUPC" w:hint="cs"/>
                <w:sz w:val="24"/>
                <w:szCs w:val="24"/>
                <w:lang w:val="en-US"/>
              </w:rPr>
              <w:t xml:space="preserve">  - equipment</w:t>
            </w:r>
          </w:p>
        </w:tc>
        <w:tc>
          <w:tcPr>
            <w:tcW w:w="990" w:type="dxa"/>
            <w:vAlign w:val="bottom"/>
          </w:tcPr>
          <w:p w14:paraId="1B7A45C1" w14:textId="77777777" w:rsidR="00202747" w:rsidRPr="003E74D8" w:rsidRDefault="00202747" w:rsidP="00202747">
            <w:pPr>
              <w:pBdr>
                <w:bottom w:val="single" w:sz="4" w:space="1" w:color="auto"/>
              </w:pBdr>
              <w:tabs>
                <w:tab w:val="decimal" w:pos="732"/>
              </w:tabs>
              <w:spacing w:line="180" w:lineRule="exact"/>
              <w:ind w:left="51" w:right="-96"/>
              <w:rPr>
                <w:rFonts w:ascii="CordiaUPC" w:hAnsi="CordiaUPC" w:cs="CordiaUPC"/>
                <w:sz w:val="24"/>
                <w:szCs w:val="24"/>
              </w:rPr>
            </w:pPr>
            <w:r w:rsidRPr="003E74D8">
              <w:rPr>
                <w:rFonts w:ascii="CordiaUPC" w:hAnsi="CordiaUPC" w:cs="CordiaUPC" w:hint="cs"/>
                <w:sz w:val="24"/>
                <w:szCs w:val="24"/>
              </w:rPr>
              <w:t>4</w:t>
            </w:r>
          </w:p>
        </w:tc>
        <w:tc>
          <w:tcPr>
            <w:tcW w:w="900" w:type="dxa"/>
            <w:gridSpan w:val="2"/>
            <w:vAlign w:val="bottom"/>
          </w:tcPr>
          <w:p w14:paraId="3CD2B9A8" w14:textId="77777777" w:rsidR="00202747" w:rsidRPr="003E74D8" w:rsidRDefault="00202747" w:rsidP="00202747">
            <w:pPr>
              <w:pBdr>
                <w:bottom w:val="single" w:sz="4" w:space="1" w:color="auto"/>
              </w:pBdr>
              <w:tabs>
                <w:tab w:val="decimal" w:pos="642"/>
              </w:tabs>
              <w:spacing w:line="180" w:lineRule="exact"/>
              <w:ind w:left="33" w:right="-169"/>
              <w:rPr>
                <w:rFonts w:ascii="CordiaUPC" w:hAnsi="CordiaUPC" w:cs="CordiaUPC"/>
                <w:sz w:val="24"/>
                <w:szCs w:val="24"/>
              </w:rPr>
            </w:pPr>
            <w:r>
              <w:rPr>
                <w:rFonts w:ascii="CordiaUPC" w:hAnsi="CordiaUPC" w:cs="CordiaUPC"/>
                <w:sz w:val="24"/>
                <w:szCs w:val="24"/>
              </w:rPr>
              <w:t>13</w:t>
            </w:r>
          </w:p>
        </w:tc>
        <w:tc>
          <w:tcPr>
            <w:tcW w:w="990" w:type="dxa"/>
            <w:gridSpan w:val="2"/>
            <w:vAlign w:val="bottom"/>
          </w:tcPr>
          <w:p w14:paraId="7B2932E0" w14:textId="77777777" w:rsidR="00202747" w:rsidRPr="003E74D8" w:rsidRDefault="00202747" w:rsidP="00202747">
            <w:pPr>
              <w:pBdr>
                <w:bottom w:val="single" w:sz="4" w:space="1" w:color="auto"/>
              </w:pBdr>
              <w:tabs>
                <w:tab w:val="decimal" w:pos="642"/>
              </w:tabs>
              <w:spacing w:line="180" w:lineRule="exact"/>
              <w:rPr>
                <w:rFonts w:ascii="CordiaUPC" w:hAnsi="CordiaUPC" w:cs="CordiaUPC"/>
                <w:sz w:val="24"/>
                <w:szCs w:val="24"/>
              </w:rPr>
            </w:pPr>
            <w:r>
              <w:rPr>
                <w:rFonts w:ascii="CordiaUPC" w:hAnsi="CordiaUPC" w:cs="CordiaUPC"/>
                <w:sz w:val="24"/>
                <w:szCs w:val="24"/>
              </w:rPr>
              <w:t>457</w:t>
            </w:r>
          </w:p>
        </w:tc>
        <w:tc>
          <w:tcPr>
            <w:tcW w:w="900" w:type="dxa"/>
            <w:vAlign w:val="bottom"/>
          </w:tcPr>
          <w:p w14:paraId="7691BB33" w14:textId="77777777" w:rsidR="00202747" w:rsidRPr="003E74D8" w:rsidRDefault="00202747" w:rsidP="00202747">
            <w:pPr>
              <w:pBdr>
                <w:bottom w:val="single" w:sz="4" w:space="1" w:color="auto"/>
              </w:pBdr>
              <w:tabs>
                <w:tab w:val="decimal" w:pos="642"/>
              </w:tabs>
              <w:spacing w:line="180" w:lineRule="exact"/>
              <w:rPr>
                <w:rFonts w:ascii="CordiaUPC" w:hAnsi="CordiaUPC" w:cs="CordiaUPC"/>
                <w:sz w:val="24"/>
                <w:szCs w:val="24"/>
              </w:rPr>
            </w:pPr>
            <w:r>
              <w:rPr>
                <w:rFonts w:ascii="CordiaUPC" w:hAnsi="CordiaUPC" w:cs="CordiaUPC"/>
                <w:sz w:val="24"/>
                <w:szCs w:val="24"/>
              </w:rPr>
              <w:t>36</w:t>
            </w:r>
          </w:p>
        </w:tc>
        <w:tc>
          <w:tcPr>
            <w:tcW w:w="990" w:type="dxa"/>
            <w:vAlign w:val="bottom"/>
          </w:tcPr>
          <w:p w14:paraId="4FC78F3C" w14:textId="77777777" w:rsidR="00202747" w:rsidRPr="003E74D8" w:rsidRDefault="00202747" w:rsidP="00202747">
            <w:pPr>
              <w:pBdr>
                <w:bottom w:val="single" w:sz="4" w:space="1" w:color="auto"/>
              </w:pBdr>
              <w:tabs>
                <w:tab w:val="decimal" w:pos="642"/>
              </w:tabs>
              <w:spacing w:line="180" w:lineRule="exact"/>
              <w:ind w:right="-169"/>
              <w:rPr>
                <w:rFonts w:ascii="CordiaUPC" w:hAnsi="CordiaUPC" w:cs="CordiaUPC"/>
                <w:sz w:val="24"/>
                <w:szCs w:val="24"/>
              </w:rPr>
            </w:pPr>
            <w:r>
              <w:rPr>
                <w:rFonts w:ascii="CordiaUPC" w:hAnsi="CordiaUPC" w:cs="CordiaUPC"/>
                <w:sz w:val="24"/>
                <w:szCs w:val="24"/>
              </w:rPr>
              <w:t>(19)</w:t>
            </w:r>
          </w:p>
        </w:tc>
        <w:tc>
          <w:tcPr>
            <w:tcW w:w="810" w:type="dxa"/>
            <w:vAlign w:val="bottom"/>
          </w:tcPr>
          <w:p w14:paraId="35CEC671" w14:textId="77777777" w:rsidR="00202747" w:rsidRPr="003E74D8" w:rsidRDefault="00202747" w:rsidP="00202747">
            <w:pPr>
              <w:pBdr>
                <w:bottom w:val="single" w:sz="4" w:space="1" w:color="auto"/>
              </w:pBdr>
              <w:tabs>
                <w:tab w:val="decimal" w:pos="593"/>
              </w:tabs>
              <w:spacing w:line="180" w:lineRule="exact"/>
              <w:ind w:left="33" w:right="-169"/>
              <w:rPr>
                <w:rFonts w:ascii="CordiaUPC" w:hAnsi="CordiaUPC" w:cs="CordiaUPC"/>
                <w:sz w:val="24"/>
                <w:szCs w:val="24"/>
              </w:rPr>
            </w:pPr>
            <w:r>
              <w:rPr>
                <w:rFonts w:ascii="CordiaUPC" w:hAnsi="CordiaUPC" w:cs="CordiaUPC"/>
                <w:sz w:val="24"/>
                <w:szCs w:val="24"/>
              </w:rPr>
              <w:t>487</w:t>
            </w:r>
          </w:p>
        </w:tc>
        <w:tc>
          <w:tcPr>
            <w:tcW w:w="900" w:type="dxa"/>
            <w:vAlign w:val="bottom"/>
          </w:tcPr>
          <w:p w14:paraId="589FA821" w14:textId="77777777" w:rsidR="00202747" w:rsidRPr="003E74D8" w:rsidRDefault="00202747" w:rsidP="00202747">
            <w:pPr>
              <w:pBdr>
                <w:bottom w:val="single" w:sz="4" w:space="1" w:color="auto"/>
              </w:pBdr>
              <w:tabs>
                <w:tab w:val="decimal" w:pos="685"/>
              </w:tabs>
              <w:spacing w:line="180" w:lineRule="exact"/>
              <w:ind w:right="-173"/>
              <w:rPr>
                <w:rFonts w:ascii="CordiaUPC" w:hAnsi="CordiaUPC" w:cs="CordiaUPC"/>
                <w:sz w:val="24"/>
                <w:szCs w:val="24"/>
              </w:rPr>
            </w:pPr>
            <w:r>
              <w:rPr>
                <w:rFonts w:ascii="CordiaUPC" w:hAnsi="CordiaUPC" w:cs="CordiaUPC"/>
                <w:sz w:val="24"/>
                <w:szCs w:val="24"/>
              </w:rPr>
              <w:t>(10)</w:t>
            </w:r>
          </w:p>
        </w:tc>
        <w:tc>
          <w:tcPr>
            <w:tcW w:w="986" w:type="dxa"/>
            <w:vAlign w:val="bottom"/>
          </w:tcPr>
          <w:p w14:paraId="0001D3FB" w14:textId="77777777" w:rsidR="00202747" w:rsidRPr="003E74D8" w:rsidRDefault="00202747" w:rsidP="00202747">
            <w:pPr>
              <w:pBdr>
                <w:bottom w:val="single" w:sz="4" w:space="1" w:color="auto"/>
              </w:pBdr>
              <w:tabs>
                <w:tab w:val="decimal" w:pos="642"/>
              </w:tabs>
              <w:spacing w:line="180" w:lineRule="exact"/>
              <w:ind w:left="27" w:right="-169"/>
              <w:rPr>
                <w:rFonts w:ascii="CordiaUPC" w:hAnsi="CordiaUPC" w:cs="CordiaUPC"/>
                <w:sz w:val="24"/>
                <w:szCs w:val="24"/>
                <w:cs/>
                <w:lang w:bidi="th-TH"/>
              </w:rPr>
            </w:pPr>
            <w:r>
              <w:rPr>
                <w:rFonts w:ascii="CordiaUPC" w:hAnsi="CordiaUPC" w:cs="CordiaUPC"/>
                <w:sz w:val="24"/>
                <w:szCs w:val="24"/>
                <w:lang w:bidi="th-TH"/>
              </w:rPr>
              <w:t>(216)</w:t>
            </w:r>
          </w:p>
        </w:tc>
        <w:tc>
          <w:tcPr>
            <w:tcW w:w="1065" w:type="dxa"/>
            <w:vAlign w:val="bottom"/>
          </w:tcPr>
          <w:p w14:paraId="612DFD6D" w14:textId="77777777" w:rsidR="00202747" w:rsidRPr="003E74D8" w:rsidRDefault="00202747" w:rsidP="00202747">
            <w:pPr>
              <w:pBdr>
                <w:bottom w:val="single" w:sz="4" w:space="1" w:color="auto"/>
              </w:pBdr>
              <w:tabs>
                <w:tab w:val="decimal" w:pos="763"/>
              </w:tabs>
              <w:spacing w:line="180" w:lineRule="exact"/>
              <w:ind w:right="-18"/>
              <w:rPr>
                <w:rFonts w:ascii="CordiaUPC" w:hAnsi="CordiaUPC" w:cs="CordiaUPC"/>
                <w:sz w:val="24"/>
                <w:szCs w:val="24"/>
              </w:rPr>
            </w:pPr>
            <w:r>
              <w:rPr>
                <w:rFonts w:ascii="CordiaUPC" w:hAnsi="CordiaUPC" w:cs="CordiaUPC"/>
                <w:sz w:val="24"/>
                <w:szCs w:val="24"/>
              </w:rPr>
              <w:t>10</w:t>
            </w:r>
          </w:p>
        </w:tc>
        <w:tc>
          <w:tcPr>
            <w:tcW w:w="750" w:type="dxa"/>
            <w:vAlign w:val="bottom"/>
          </w:tcPr>
          <w:p w14:paraId="3C60361C" w14:textId="77777777" w:rsidR="00202747" w:rsidRPr="003E74D8" w:rsidRDefault="00202747" w:rsidP="00202747">
            <w:pPr>
              <w:pBdr>
                <w:bottom w:val="single" w:sz="4" w:space="1" w:color="auto"/>
              </w:pBdr>
              <w:tabs>
                <w:tab w:val="decimal" w:pos="526"/>
              </w:tabs>
              <w:spacing w:line="180" w:lineRule="exact"/>
              <w:ind w:left="-65" w:right="-169"/>
              <w:rPr>
                <w:rFonts w:ascii="CordiaUPC" w:hAnsi="CordiaUPC" w:cs="CordiaUPC"/>
                <w:sz w:val="24"/>
                <w:szCs w:val="24"/>
              </w:rPr>
            </w:pPr>
            <w:r>
              <w:rPr>
                <w:rFonts w:ascii="CordiaUPC" w:hAnsi="CordiaUPC" w:cs="CordiaUPC"/>
                <w:sz w:val="24"/>
                <w:szCs w:val="24"/>
              </w:rPr>
              <w:t>(216)</w:t>
            </w:r>
          </w:p>
        </w:tc>
        <w:tc>
          <w:tcPr>
            <w:tcW w:w="889" w:type="dxa"/>
            <w:vAlign w:val="bottom"/>
          </w:tcPr>
          <w:p w14:paraId="5208AD02" w14:textId="77777777" w:rsidR="00202747" w:rsidRPr="003E74D8" w:rsidRDefault="00202747" w:rsidP="00202747">
            <w:pPr>
              <w:pBdr>
                <w:bottom w:val="single" w:sz="4" w:space="1" w:color="auto"/>
              </w:pBdr>
              <w:tabs>
                <w:tab w:val="decimal" w:pos="642"/>
              </w:tabs>
              <w:spacing w:line="180" w:lineRule="exact"/>
              <w:ind w:right="-169"/>
              <w:rPr>
                <w:rFonts w:ascii="CordiaUPC" w:hAnsi="CordiaUPC" w:cs="CordiaUPC"/>
                <w:sz w:val="24"/>
                <w:szCs w:val="24"/>
              </w:rPr>
            </w:pPr>
            <w:r>
              <w:rPr>
                <w:rFonts w:ascii="CordiaUPC" w:hAnsi="CordiaUPC" w:cs="CordiaUPC"/>
                <w:sz w:val="24"/>
                <w:szCs w:val="24"/>
              </w:rPr>
              <w:t>-</w:t>
            </w:r>
          </w:p>
        </w:tc>
        <w:tc>
          <w:tcPr>
            <w:tcW w:w="1005" w:type="dxa"/>
            <w:vAlign w:val="bottom"/>
          </w:tcPr>
          <w:p w14:paraId="31E20197" w14:textId="77777777" w:rsidR="00202747" w:rsidRPr="003E74D8" w:rsidRDefault="00202747" w:rsidP="00202747">
            <w:pPr>
              <w:pBdr>
                <w:bottom w:val="single" w:sz="4" w:space="1" w:color="auto"/>
              </w:pBdr>
              <w:tabs>
                <w:tab w:val="decimal" w:pos="642"/>
              </w:tabs>
              <w:spacing w:line="180" w:lineRule="exact"/>
              <w:ind w:left="27" w:right="-169"/>
              <w:rPr>
                <w:rFonts w:ascii="CordiaUPC" w:hAnsi="CordiaUPC" w:cs="CordiaUPC"/>
                <w:sz w:val="24"/>
                <w:szCs w:val="24"/>
                <w:cs/>
                <w:lang w:bidi="th-TH"/>
              </w:rPr>
            </w:pPr>
            <w:r>
              <w:rPr>
                <w:rFonts w:ascii="CordiaUPC" w:hAnsi="CordiaUPC" w:cs="CordiaUPC"/>
                <w:sz w:val="24"/>
                <w:szCs w:val="24"/>
                <w:lang w:bidi="th-TH"/>
              </w:rPr>
              <w:t>-</w:t>
            </w:r>
          </w:p>
        </w:tc>
        <w:tc>
          <w:tcPr>
            <w:tcW w:w="992" w:type="dxa"/>
            <w:vAlign w:val="bottom"/>
          </w:tcPr>
          <w:p w14:paraId="4663CBDB" w14:textId="77777777" w:rsidR="00202747" w:rsidRPr="003E74D8" w:rsidRDefault="00202747" w:rsidP="00202747">
            <w:pPr>
              <w:pBdr>
                <w:bottom w:val="single" w:sz="4" w:space="1" w:color="auto"/>
              </w:pBdr>
              <w:tabs>
                <w:tab w:val="decimal" w:pos="642"/>
              </w:tabs>
              <w:spacing w:line="180" w:lineRule="exact"/>
              <w:ind w:left="27" w:right="-169"/>
              <w:rPr>
                <w:rFonts w:ascii="CordiaUPC" w:hAnsi="CordiaUPC" w:cs="CordiaUPC"/>
                <w:sz w:val="24"/>
                <w:szCs w:val="24"/>
                <w:cs/>
                <w:lang w:bidi="th-TH"/>
              </w:rPr>
            </w:pPr>
            <w:r>
              <w:rPr>
                <w:rFonts w:ascii="CordiaUPC" w:hAnsi="CordiaUPC" w:cs="CordiaUPC"/>
                <w:sz w:val="24"/>
                <w:szCs w:val="24"/>
                <w:lang w:bidi="th-TH"/>
              </w:rPr>
              <w:t>-</w:t>
            </w:r>
          </w:p>
        </w:tc>
        <w:tc>
          <w:tcPr>
            <w:tcW w:w="793" w:type="dxa"/>
            <w:vAlign w:val="bottom"/>
          </w:tcPr>
          <w:p w14:paraId="7D906DC4" w14:textId="77777777" w:rsidR="00202747" w:rsidRPr="003E74D8" w:rsidRDefault="00202747" w:rsidP="00202747">
            <w:pPr>
              <w:pBdr>
                <w:bottom w:val="single" w:sz="4" w:space="1" w:color="auto"/>
              </w:pBdr>
              <w:tabs>
                <w:tab w:val="decimal" w:pos="506"/>
              </w:tabs>
              <w:spacing w:line="180" w:lineRule="exact"/>
              <w:ind w:right="-169"/>
              <w:rPr>
                <w:rFonts w:ascii="CordiaUPC" w:hAnsi="CordiaUPC" w:cs="CordiaUPC"/>
                <w:sz w:val="24"/>
                <w:szCs w:val="24"/>
              </w:rPr>
            </w:pPr>
            <w:r>
              <w:rPr>
                <w:rFonts w:ascii="CordiaUPC" w:hAnsi="CordiaUPC" w:cs="CordiaUPC"/>
                <w:sz w:val="24"/>
                <w:szCs w:val="24"/>
              </w:rPr>
              <w:t>-</w:t>
            </w:r>
          </w:p>
        </w:tc>
        <w:tc>
          <w:tcPr>
            <w:tcW w:w="1080" w:type="dxa"/>
            <w:vAlign w:val="bottom"/>
          </w:tcPr>
          <w:p w14:paraId="28CFF6E9" w14:textId="77777777" w:rsidR="00202747" w:rsidRPr="003E74D8" w:rsidRDefault="00202747" w:rsidP="00202747">
            <w:pPr>
              <w:pBdr>
                <w:bottom w:val="single" w:sz="4" w:space="1" w:color="auto"/>
              </w:pBdr>
              <w:tabs>
                <w:tab w:val="decimal" w:pos="849"/>
              </w:tabs>
              <w:spacing w:line="180" w:lineRule="exact"/>
              <w:ind w:left="51" w:right="-169"/>
              <w:rPr>
                <w:rFonts w:ascii="CordiaUPC" w:hAnsi="CordiaUPC" w:cs="CordiaUPC"/>
                <w:sz w:val="24"/>
                <w:szCs w:val="24"/>
              </w:rPr>
            </w:pPr>
            <w:r>
              <w:rPr>
                <w:rFonts w:ascii="CordiaUPC" w:hAnsi="CordiaUPC" w:cs="CordiaUPC"/>
                <w:sz w:val="24"/>
                <w:szCs w:val="24"/>
              </w:rPr>
              <w:t>271</w:t>
            </w:r>
          </w:p>
        </w:tc>
      </w:tr>
      <w:tr w:rsidR="00202747" w:rsidRPr="003E74D8" w14:paraId="64BA096E" w14:textId="77777777" w:rsidTr="00202747">
        <w:tc>
          <w:tcPr>
            <w:tcW w:w="1530" w:type="dxa"/>
          </w:tcPr>
          <w:p w14:paraId="2B9DF897" w14:textId="77777777" w:rsidR="00202747" w:rsidRPr="003E74D8" w:rsidRDefault="00202747" w:rsidP="00202747">
            <w:pPr>
              <w:spacing w:line="180" w:lineRule="exact"/>
              <w:ind w:right="-18"/>
              <w:rPr>
                <w:rFonts w:ascii="CordiaUPC" w:hAnsi="CordiaUPC" w:cs="CordiaUPC"/>
                <w:b/>
                <w:bCs/>
                <w:sz w:val="24"/>
                <w:szCs w:val="24"/>
                <w:lang w:val="en-US"/>
              </w:rPr>
            </w:pPr>
            <w:r w:rsidRPr="003E74D8">
              <w:rPr>
                <w:rFonts w:ascii="CordiaUPC" w:hAnsi="CordiaUPC" w:cs="CordiaUPC" w:hint="cs"/>
                <w:b/>
                <w:bCs/>
                <w:sz w:val="24"/>
                <w:szCs w:val="24"/>
                <w:lang w:val="en-US"/>
              </w:rPr>
              <w:t>Total</w:t>
            </w:r>
          </w:p>
        </w:tc>
        <w:tc>
          <w:tcPr>
            <w:tcW w:w="990" w:type="dxa"/>
          </w:tcPr>
          <w:p w14:paraId="66567B77" w14:textId="77777777" w:rsidR="00202747" w:rsidRPr="003E74D8" w:rsidRDefault="00202747" w:rsidP="00202747">
            <w:pPr>
              <w:pBdr>
                <w:bottom w:val="double" w:sz="4" w:space="1" w:color="auto"/>
              </w:pBdr>
              <w:tabs>
                <w:tab w:val="decimal" w:pos="732"/>
              </w:tabs>
              <w:spacing w:line="180" w:lineRule="exact"/>
              <w:ind w:left="51" w:right="-105"/>
              <w:rPr>
                <w:rFonts w:ascii="CordiaUPC" w:hAnsi="CordiaUPC" w:cs="CordiaUPC"/>
                <w:b/>
                <w:bCs/>
                <w:sz w:val="24"/>
                <w:szCs w:val="24"/>
              </w:rPr>
            </w:pPr>
            <w:r w:rsidRPr="003E74D8">
              <w:rPr>
                <w:rFonts w:ascii="CordiaUPC" w:hAnsi="CordiaUPC" w:cs="CordiaUPC" w:hint="cs"/>
                <w:b/>
                <w:bCs/>
                <w:sz w:val="24"/>
                <w:szCs w:val="24"/>
              </w:rPr>
              <w:t>13,116</w:t>
            </w:r>
          </w:p>
        </w:tc>
        <w:tc>
          <w:tcPr>
            <w:tcW w:w="900" w:type="dxa"/>
            <w:gridSpan w:val="2"/>
          </w:tcPr>
          <w:p w14:paraId="1ECB706E" w14:textId="77777777" w:rsidR="00202747" w:rsidRPr="003E74D8" w:rsidRDefault="00202747" w:rsidP="00202747">
            <w:pPr>
              <w:pBdr>
                <w:bottom w:val="double" w:sz="4" w:space="1" w:color="auto"/>
              </w:pBdr>
              <w:tabs>
                <w:tab w:val="decimal" w:pos="642"/>
              </w:tabs>
              <w:spacing w:line="180" w:lineRule="exact"/>
              <w:ind w:left="33" w:right="-169"/>
              <w:rPr>
                <w:rFonts w:ascii="CordiaUPC" w:hAnsi="CordiaUPC" w:cs="CordiaUPC"/>
                <w:b/>
                <w:bCs/>
                <w:sz w:val="24"/>
                <w:szCs w:val="24"/>
              </w:rPr>
            </w:pPr>
            <w:r>
              <w:rPr>
                <w:rFonts w:ascii="CordiaUPC" w:hAnsi="CordiaUPC" w:cs="CordiaUPC"/>
                <w:b/>
                <w:bCs/>
                <w:sz w:val="24"/>
                <w:szCs w:val="24"/>
              </w:rPr>
              <w:t>26,293</w:t>
            </w:r>
          </w:p>
        </w:tc>
        <w:tc>
          <w:tcPr>
            <w:tcW w:w="990" w:type="dxa"/>
            <w:gridSpan w:val="2"/>
          </w:tcPr>
          <w:p w14:paraId="7DA4EA86" w14:textId="77777777" w:rsidR="00202747" w:rsidRPr="003E74D8" w:rsidRDefault="00202747" w:rsidP="00202747">
            <w:pPr>
              <w:pBdr>
                <w:bottom w:val="double" w:sz="4" w:space="1" w:color="auto"/>
              </w:pBdr>
              <w:tabs>
                <w:tab w:val="decimal" w:pos="642"/>
              </w:tabs>
              <w:spacing w:line="180" w:lineRule="exact"/>
              <w:rPr>
                <w:rFonts w:ascii="CordiaUPC" w:hAnsi="CordiaUPC" w:cs="CordiaUPC"/>
                <w:b/>
                <w:bCs/>
                <w:sz w:val="24"/>
                <w:szCs w:val="24"/>
              </w:rPr>
            </w:pPr>
            <w:r>
              <w:rPr>
                <w:rFonts w:ascii="CordiaUPC" w:hAnsi="CordiaUPC" w:cs="CordiaUPC"/>
                <w:b/>
                <w:bCs/>
                <w:sz w:val="24"/>
                <w:szCs w:val="24"/>
              </w:rPr>
              <w:t>1,131</w:t>
            </w:r>
          </w:p>
        </w:tc>
        <w:tc>
          <w:tcPr>
            <w:tcW w:w="900" w:type="dxa"/>
          </w:tcPr>
          <w:p w14:paraId="3AC60A38" w14:textId="77777777" w:rsidR="00202747" w:rsidRPr="003E74D8" w:rsidRDefault="00202747" w:rsidP="00202747">
            <w:pPr>
              <w:pBdr>
                <w:bottom w:val="double" w:sz="4" w:space="1" w:color="auto"/>
              </w:pBdr>
              <w:tabs>
                <w:tab w:val="decimal" w:pos="642"/>
              </w:tabs>
              <w:spacing w:line="180" w:lineRule="exact"/>
              <w:rPr>
                <w:rFonts w:ascii="CordiaUPC" w:hAnsi="CordiaUPC" w:cs="CordiaUPC"/>
                <w:b/>
                <w:bCs/>
                <w:sz w:val="24"/>
                <w:szCs w:val="24"/>
              </w:rPr>
            </w:pPr>
            <w:r>
              <w:rPr>
                <w:rFonts w:ascii="CordiaUPC" w:hAnsi="CordiaUPC" w:cs="CordiaUPC"/>
                <w:b/>
                <w:bCs/>
                <w:sz w:val="24"/>
                <w:szCs w:val="24"/>
              </w:rPr>
              <w:t>3,959</w:t>
            </w:r>
          </w:p>
        </w:tc>
        <w:tc>
          <w:tcPr>
            <w:tcW w:w="990" w:type="dxa"/>
          </w:tcPr>
          <w:p w14:paraId="5A82E3C7" w14:textId="77777777" w:rsidR="00202747" w:rsidRPr="003E74D8" w:rsidRDefault="00202747" w:rsidP="00202747">
            <w:pPr>
              <w:pBdr>
                <w:bottom w:val="double" w:sz="4" w:space="1" w:color="auto"/>
              </w:pBdr>
              <w:tabs>
                <w:tab w:val="decimal" w:pos="642"/>
              </w:tabs>
              <w:spacing w:line="180" w:lineRule="exact"/>
              <w:ind w:right="-169"/>
              <w:rPr>
                <w:rFonts w:ascii="CordiaUPC" w:hAnsi="CordiaUPC" w:cs="CordiaUPC"/>
                <w:b/>
                <w:bCs/>
                <w:sz w:val="24"/>
                <w:szCs w:val="24"/>
              </w:rPr>
            </w:pPr>
            <w:r>
              <w:rPr>
                <w:rFonts w:ascii="CordiaUPC" w:hAnsi="CordiaUPC" w:cs="CordiaUPC"/>
                <w:b/>
                <w:bCs/>
                <w:sz w:val="24"/>
                <w:szCs w:val="24"/>
              </w:rPr>
              <w:t>(5,400)</w:t>
            </w:r>
          </w:p>
        </w:tc>
        <w:tc>
          <w:tcPr>
            <w:tcW w:w="810" w:type="dxa"/>
          </w:tcPr>
          <w:p w14:paraId="6A693689" w14:textId="77777777" w:rsidR="00202747" w:rsidRPr="003E74D8" w:rsidRDefault="00202747" w:rsidP="00202747">
            <w:pPr>
              <w:pBdr>
                <w:bottom w:val="double" w:sz="4" w:space="1" w:color="auto"/>
              </w:pBdr>
              <w:tabs>
                <w:tab w:val="decimal" w:pos="593"/>
              </w:tabs>
              <w:spacing w:line="180" w:lineRule="exact"/>
              <w:ind w:left="33" w:right="-169"/>
              <w:rPr>
                <w:rFonts w:ascii="CordiaUPC" w:hAnsi="CordiaUPC" w:cs="CordiaUPC"/>
                <w:b/>
                <w:bCs/>
                <w:sz w:val="24"/>
                <w:szCs w:val="24"/>
              </w:rPr>
            </w:pPr>
            <w:r>
              <w:rPr>
                <w:rFonts w:ascii="CordiaUPC" w:hAnsi="CordiaUPC" w:cs="CordiaUPC"/>
                <w:b/>
                <w:bCs/>
                <w:sz w:val="24"/>
                <w:szCs w:val="24"/>
              </w:rPr>
              <w:t>25,983</w:t>
            </w:r>
          </w:p>
        </w:tc>
        <w:tc>
          <w:tcPr>
            <w:tcW w:w="900" w:type="dxa"/>
          </w:tcPr>
          <w:p w14:paraId="615E1F87" w14:textId="77777777" w:rsidR="00202747" w:rsidRPr="003E74D8" w:rsidRDefault="00202747" w:rsidP="00202747">
            <w:pPr>
              <w:pBdr>
                <w:bottom w:val="double" w:sz="4" w:space="1" w:color="auto"/>
              </w:pBdr>
              <w:tabs>
                <w:tab w:val="decimal" w:pos="685"/>
              </w:tabs>
              <w:spacing w:line="180" w:lineRule="exact"/>
              <w:ind w:right="-173"/>
              <w:rPr>
                <w:rFonts w:ascii="CordiaUPC" w:hAnsi="CordiaUPC" w:cs="CordiaUPC"/>
                <w:b/>
                <w:bCs/>
                <w:sz w:val="24"/>
                <w:szCs w:val="24"/>
              </w:rPr>
            </w:pPr>
            <w:r>
              <w:rPr>
                <w:rFonts w:ascii="CordiaUPC" w:hAnsi="CordiaUPC" w:cs="CordiaUPC"/>
                <w:b/>
                <w:bCs/>
                <w:sz w:val="24"/>
                <w:szCs w:val="24"/>
              </w:rPr>
              <w:t>(13,014)</w:t>
            </w:r>
          </w:p>
        </w:tc>
        <w:tc>
          <w:tcPr>
            <w:tcW w:w="986" w:type="dxa"/>
          </w:tcPr>
          <w:p w14:paraId="72EC5E40" w14:textId="77777777" w:rsidR="00202747" w:rsidRPr="003E74D8" w:rsidRDefault="00202747" w:rsidP="00202747">
            <w:pPr>
              <w:pBdr>
                <w:bottom w:val="double" w:sz="4" w:space="1" w:color="auto"/>
              </w:pBdr>
              <w:tabs>
                <w:tab w:val="decimal" w:pos="642"/>
              </w:tabs>
              <w:spacing w:line="180" w:lineRule="exact"/>
              <w:ind w:right="-169"/>
              <w:rPr>
                <w:rFonts w:ascii="CordiaUPC" w:hAnsi="CordiaUPC" w:cs="CordiaUPC"/>
                <w:b/>
                <w:bCs/>
                <w:sz w:val="24"/>
                <w:szCs w:val="24"/>
              </w:rPr>
            </w:pPr>
            <w:r>
              <w:rPr>
                <w:rFonts w:ascii="CordiaUPC" w:hAnsi="CordiaUPC" w:cs="CordiaUPC"/>
                <w:b/>
                <w:bCs/>
                <w:sz w:val="24"/>
                <w:szCs w:val="24"/>
              </w:rPr>
              <w:t>(1,840)</w:t>
            </w:r>
          </w:p>
        </w:tc>
        <w:tc>
          <w:tcPr>
            <w:tcW w:w="1065" w:type="dxa"/>
          </w:tcPr>
          <w:p w14:paraId="70E89FC7" w14:textId="77777777" w:rsidR="00202747" w:rsidRPr="003E74D8" w:rsidRDefault="00202747" w:rsidP="00202747">
            <w:pPr>
              <w:pBdr>
                <w:bottom w:val="double" w:sz="4" w:space="1" w:color="auto"/>
              </w:pBdr>
              <w:tabs>
                <w:tab w:val="decimal" w:pos="763"/>
              </w:tabs>
              <w:spacing w:line="180" w:lineRule="exact"/>
              <w:ind w:right="-18"/>
              <w:rPr>
                <w:rFonts w:ascii="CordiaUPC" w:hAnsi="CordiaUPC" w:cs="CordiaUPC"/>
                <w:b/>
                <w:bCs/>
                <w:sz w:val="24"/>
                <w:szCs w:val="24"/>
                <w:lang w:bidi="th-TH"/>
              </w:rPr>
            </w:pPr>
            <w:r>
              <w:rPr>
                <w:rFonts w:ascii="CordiaUPC" w:hAnsi="CordiaUPC" w:cs="CordiaUPC"/>
                <w:b/>
                <w:bCs/>
                <w:sz w:val="24"/>
                <w:szCs w:val="24"/>
                <w:lang w:bidi="th-TH"/>
              </w:rPr>
              <w:t>2,782</w:t>
            </w:r>
          </w:p>
        </w:tc>
        <w:tc>
          <w:tcPr>
            <w:tcW w:w="750" w:type="dxa"/>
          </w:tcPr>
          <w:p w14:paraId="2746901A" w14:textId="77777777" w:rsidR="00202747" w:rsidRPr="003E74D8" w:rsidRDefault="00202747" w:rsidP="00202747">
            <w:pPr>
              <w:pBdr>
                <w:bottom w:val="double" w:sz="4" w:space="1" w:color="auto"/>
              </w:pBdr>
              <w:tabs>
                <w:tab w:val="decimal" w:pos="526"/>
              </w:tabs>
              <w:spacing w:line="180" w:lineRule="exact"/>
              <w:ind w:left="-65" w:right="-169"/>
              <w:rPr>
                <w:rFonts w:ascii="CordiaUPC" w:hAnsi="CordiaUPC" w:cs="CordiaUPC"/>
                <w:b/>
                <w:bCs/>
                <w:sz w:val="24"/>
                <w:szCs w:val="24"/>
              </w:rPr>
            </w:pPr>
            <w:r>
              <w:rPr>
                <w:rFonts w:ascii="CordiaUPC" w:hAnsi="CordiaUPC" w:cs="CordiaUPC"/>
                <w:b/>
                <w:bCs/>
                <w:sz w:val="24"/>
                <w:szCs w:val="24"/>
              </w:rPr>
              <w:t>(12,072)</w:t>
            </w:r>
          </w:p>
        </w:tc>
        <w:tc>
          <w:tcPr>
            <w:tcW w:w="889" w:type="dxa"/>
          </w:tcPr>
          <w:p w14:paraId="59130432" w14:textId="77777777" w:rsidR="00202747" w:rsidRPr="003E74D8" w:rsidRDefault="00202747" w:rsidP="00202747">
            <w:pPr>
              <w:pBdr>
                <w:bottom w:val="double" w:sz="4" w:space="1" w:color="auto"/>
              </w:pBdr>
              <w:tabs>
                <w:tab w:val="decimal" w:pos="642"/>
              </w:tabs>
              <w:spacing w:line="180" w:lineRule="exact"/>
              <w:ind w:left="27" w:right="-169"/>
              <w:rPr>
                <w:rFonts w:ascii="CordiaUPC" w:hAnsi="CordiaUPC" w:cs="CordiaUPC"/>
                <w:b/>
                <w:bCs/>
                <w:sz w:val="24"/>
                <w:szCs w:val="24"/>
              </w:rPr>
            </w:pPr>
            <w:r>
              <w:rPr>
                <w:rFonts w:ascii="CordiaUPC" w:hAnsi="CordiaUPC" w:cs="CordiaUPC"/>
                <w:b/>
                <w:bCs/>
                <w:sz w:val="24"/>
                <w:szCs w:val="24"/>
              </w:rPr>
              <w:t>(164)</w:t>
            </w:r>
          </w:p>
        </w:tc>
        <w:tc>
          <w:tcPr>
            <w:tcW w:w="1005" w:type="dxa"/>
          </w:tcPr>
          <w:p w14:paraId="4994C855" w14:textId="77777777" w:rsidR="00202747" w:rsidRPr="003E74D8" w:rsidRDefault="00202747" w:rsidP="00202747">
            <w:pPr>
              <w:pBdr>
                <w:bottom w:val="double" w:sz="4" w:space="1" w:color="auto"/>
              </w:pBdr>
              <w:tabs>
                <w:tab w:val="decimal" w:pos="642"/>
              </w:tabs>
              <w:spacing w:line="180" w:lineRule="exact"/>
              <w:ind w:left="54" w:right="-163"/>
              <w:rPr>
                <w:rFonts w:ascii="CordiaUPC" w:hAnsi="CordiaUPC" w:cs="CordiaUPC"/>
                <w:b/>
                <w:bCs/>
                <w:sz w:val="24"/>
                <w:szCs w:val="24"/>
              </w:rPr>
            </w:pPr>
            <w:r>
              <w:rPr>
                <w:rFonts w:ascii="CordiaUPC" w:hAnsi="CordiaUPC" w:cs="CordiaUPC"/>
                <w:b/>
                <w:bCs/>
                <w:sz w:val="24"/>
                <w:szCs w:val="24"/>
              </w:rPr>
              <w:t>(20)</w:t>
            </w:r>
          </w:p>
        </w:tc>
        <w:tc>
          <w:tcPr>
            <w:tcW w:w="992" w:type="dxa"/>
          </w:tcPr>
          <w:p w14:paraId="6BD63A5F" w14:textId="77777777" w:rsidR="00202747" w:rsidRPr="003E74D8" w:rsidRDefault="00202747" w:rsidP="00202747">
            <w:pPr>
              <w:pBdr>
                <w:bottom w:val="double" w:sz="4" w:space="1" w:color="auto"/>
              </w:pBdr>
              <w:tabs>
                <w:tab w:val="decimal" w:pos="642"/>
              </w:tabs>
              <w:spacing w:line="180" w:lineRule="exact"/>
              <w:ind w:right="-169"/>
              <w:rPr>
                <w:rFonts w:ascii="CordiaUPC" w:hAnsi="CordiaUPC" w:cs="CordiaUPC"/>
                <w:b/>
                <w:bCs/>
                <w:sz w:val="24"/>
                <w:szCs w:val="24"/>
              </w:rPr>
            </w:pPr>
            <w:r>
              <w:rPr>
                <w:rFonts w:ascii="CordiaUPC" w:hAnsi="CordiaUPC" w:cs="CordiaUPC"/>
                <w:b/>
                <w:bCs/>
                <w:sz w:val="24"/>
                <w:szCs w:val="24"/>
              </w:rPr>
              <w:t>28</w:t>
            </w:r>
          </w:p>
        </w:tc>
        <w:tc>
          <w:tcPr>
            <w:tcW w:w="793" w:type="dxa"/>
          </w:tcPr>
          <w:p w14:paraId="148A3205" w14:textId="77777777" w:rsidR="00202747" w:rsidRPr="003E74D8" w:rsidRDefault="00202747" w:rsidP="00202747">
            <w:pPr>
              <w:pBdr>
                <w:bottom w:val="double" w:sz="4" w:space="1" w:color="auto"/>
              </w:pBdr>
              <w:tabs>
                <w:tab w:val="decimal" w:pos="506"/>
              </w:tabs>
              <w:spacing w:line="180" w:lineRule="exact"/>
              <w:ind w:right="-169"/>
              <w:rPr>
                <w:rFonts w:ascii="CordiaUPC" w:hAnsi="CordiaUPC" w:cs="CordiaUPC"/>
                <w:b/>
                <w:bCs/>
                <w:sz w:val="24"/>
                <w:szCs w:val="24"/>
              </w:rPr>
            </w:pPr>
            <w:r>
              <w:rPr>
                <w:rFonts w:ascii="CordiaUPC" w:hAnsi="CordiaUPC" w:cs="CordiaUPC"/>
                <w:b/>
                <w:bCs/>
                <w:sz w:val="24"/>
                <w:szCs w:val="24"/>
              </w:rPr>
              <w:t>(156)</w:t>
            </w:r>
          </w:p>
        </w:tc>
        <w:tc>
          <w:tcPr>
            <w:tcW w:w="1080" w:type="dxa"/>
          </w:tcPr>
          <w:p w14:paraId="14ADA5B0" w14:textId="77777777" w:rsidR="00202747" w:rsidRPr="003E74D8" w:rsidRDefault="00202747" w:rsidP="00202747">
            <w:pPr>
              <w:pBdr>
                <w:bottom w:val="double" w:sz="4" w:space="1" w:color="auto"/>
              </w:pBdr>
              <w:tabs>
                <w:tab w:val="decimal" w:pos="849"/>
              </w:tabs>
              <w:spacing w:line="180" w:lineRule="exact"/>
              <w:ind w:left="51" w:right="-169"/>
              <w:rPr>
                <w:rFonts w:ascii="CordiaUPC" w:hAnsi="CordiaUPC" w:cs="CordiaUPC"/>
                <w:b/>
                <w:bCs/>
                <w:sz w:val="24"/>
                <w:szCs w:val="24"/>
              </w:rPr>
            </w:pPr>
            <w:r>
              <w:rPr>
                <w:rFonts w:ascii="CordiaUPC" w:hAnsi="CordiaUPC" w:cs="CordiaUPC"/>
                <w:b/>
                <w:bCs/>
                <w:sz w:val="24"/>
                <w:szCs w:val="24"/>
              </w:rPr>
              <w:t>13,755</w:t>
            </w:r>
          </w:p>
        </w:tc>
      </w:tr>
    </w:tbl>
    <w:p w14:paraId="3316BA17" w14:textId="77777777" w:rsidR="007A455B" w:rsidRPr="003E74D8" w:rsidRDefault="007A455B" w:rsidP="007A455B">
      <w:pPr>
        <w:rPr>
          <w:rFonts w:ascii="CordiaUPC" w:hAnsi="CordiaUPC" w:cs="CordiaUPC"/>
          <w:sz w:val="20"/>
        </w:rPr>
      </w:pPr>
    </w:p>
    <w:p w14:paraId="09EDD342" w14:textId="77777777" w:rsidR="007A455B" w:rsidRPr="003E74D8" w:rsidRDefault="007A455B" w:rsidP="007A455B">
      <w:pPr>
        <w:spacing w:line="240" w:lineRule="auto"/>
        <w:ind w:left="270"/>
        <w:rPr>
          <w:rFonts w:ascii="CordiaUPC" w:hAnsi="CordiaUPC" w:cs="CordiaUPC"/>
          <w:sz w:val="20"/>
        </w:rPr>
      </w:pPr>
      <w:r w:rsidRPr="00230A40">
        <w:rPr>
          <w:rFonts w:ascii="CordiaUPC" w:hAnsi="CordiaUPC" w:cs="CordiaUPC" w:hint="cs"/>
          <w:sz w:val="26"/>
          <w:szCs w:val="26"/>
        </w:rPr>
        <w:t>*</w:t>
      </w:r>
      <w:r w:rsidRPr="003E74D8">
        <w:rPr>
          <w:rFonts w:ascii="CordiaUPC" w:hAnsi="CordiaUPC" w:cs="CordiaUPC" w:hint="cs"/>
          <w:sz w:val="20"/>
        </w:rPr>
        <w:t xml:space="preserve">  The Bank’s revaluation has been performed in 2019.</w:t>
      </w:r>
    </w:p>
    <w:p w14:paraId="03CE48B9" w14:textId="77777777" w:rsidR="007A455B" w:rsidRPr="003E74D8" w:rsidRDefault="007A455B" w:rsidP="003E74D8">
      <w:pPr>
        <w:pStyle w:val="PlainText"/>
        <w:spacing w:line="220" w:lineRule="exact"/>
        <w:ind w:left="270" w:right="-28"/>
        <w:jc w:val="both"/>
        <w:rPr>
          <w:rFonts w:ascii="CordiaUPC" w:hAnsi="CordiaUPC" w:cs="CordiaUPC"/>
          <w:sz w:val="26"/>
          <w:szCs w:val="26"/>
          <w:lang w:val="en-GB"/>
        </w:rPr>
      </w:pPr>
    </w:p>
    <w:p w14:paraId="1BC88819" w14:textId="407C08CC" w:rsidR="00604A2B" w:rsidRPr="003E74D8" w:rsidRDefault="00604A2B" w:rsidP="003E74D8">
      <w:pPr>
        <w:pStyle w:val="PlainText"/>
        <w:tabs>
          <w:tab w:val="left" w:pos="540"/>
        </w:tabs>
        <w:spacing w:line="220" w:lineRule="exact"/>
        <w:ind w:left="540" w:right="-28"/>
        <w:rPr>
          <w:rFonts w:ascii="CordiaUPC" w:hAnsi="CordiaUPC" w:cs="CordiaUPC"/>
          <w:sz w:val="26"/>
          <w:szCs w:val="26"/>
          <w:lang w:val="en-GB"/>
        </w:rPr>
      </w:pPr>
      <w:r w:rsidRPr="003E74D8">
        <w:rPr>
          <w:rFonts w:ascii="CordiaUPC" w:hAnsi="CordiaUPC" w:cs="CordiaUPC" w:hint="cs"/>
          <w:sz w:val="26"/>
          <w:szCs w:val="26"/>
          <w:lang w:val="en-GB"/>
        </w:rPr>
        <w:t>The gross amount of the Bank</w:t>
      </w:r>
      <w:r w:rsidR="00B94029" w:rsidRPr="003E74D8">
        <w:rPr>
          <w:rFonts w:ascii="CordiaUPC" w:hAnsi="CordiaUPC" w:cs="CordiaUPC" w:hint="cs"/>
          <w:sz w:val="26"/>
          <w:szCs w:val="26"/>
          <w:lang w:val="en-GB"/>
        </w:rPr>
        <w:t xml:space="preserve"> </w:t>
      </w:r>
      <w:proofErr w:type="spellStart"/>
      <w:r w:rsidR="00B94029" w:rsidRPr="003E74D8">
        <w:rPr>
          <w:rFonts w:ascii="CordiaUPC" w:hAnsi="CordiaUPC" w:cs="CordiaUPC" w:hint="cs"/>
          <w:sz w:val="26"/>
          <w:szCs w:val="26"/>
          <w:lang w:val="en-GB"/>
        </w:rPr>
        <w:t>only</w:t>
      </w:r>
      <w:r w:rsidRPr="003E74D8">
        <w:rPr>
          <w:rFonts w:ascii="CordiaUPC" w:hAnsi="CordiaUPC" w:cs="CordiaUPC" w:hint="cs"/>
          <w:sz w:val="26"/>
          <w:szCs w:val="26"/>
          <w:lang w:val="en-GB"/>
        </w:rPr>
        <w:t>’s</w:t>
      </w:r>
      <w:proofErr w:type="spellEnd"/>
      <w:r w:rsidRPr="003E74D8">
        <w:rPr>
          <w:rFonts w:ascii="CordiaUPC" w:hAnsi="CordiaUPC" w:cs="CordiaUPC" w:hint="cs"/>
          <w:sz w:val="26"/>
          <w:szCs w:val="26"/>
          <w:lang w:val="en-GB"/>
        </w:rPr>
        <w:t xml:space="preserve"> fully depreciated premises and equipment that were still in use as</w:t>
      </w:r>
      <w:r w:rsidRPr="003E74D8">
        <w:rPr>
          <w:rFonts w:ascii="CordiaUPC" w:hAnsi="CordiaUPC" w:cs="CordiaUPC" w:hint="cs"/>
          <w:sz w:val="26"/>
          <w:szCs w:val="26"/>
        </w:rPr>
        <w:t xml:space="preserve"> at </w:t>
      </w:r>
      <w:r w:rsidR="00431349" w:rsidRPr="003F1F2A">
        <w:rPr>
          <w:rFonts w:ascii="CordiaUPC" w:hAnsi="CordiaUPC" w:cs="CordiaUPC" w:hint="cs"/>
          <w:spacing w:val="-4"/>
          <w:sz w:val="26"/>
          <w:szCs w:val="26"/>
          <w:lang w:val="en-US"/>
        </w:rPr>
        <w:t>30 June 202</w:t>
      </w:r>
      <w:r w:rsidR="00431349" w:rsidRPr="003F1F2A">
        <w:rPr>
          <w:rFonts w:ascii="CordiaUPC" w:hAnsi="CordiaUPC" w:cs="CordiaUPC"/>
          <w:spacing w:val="-4"/>
          <w:sz w:val="26"/>
          <w:szCs w:val="26"/>
          <w:lang w:val="en-US"/>
        </w:rPr>
        <w:t>1</w:t>
      </w:r>
      <w:r w:rsidR="00431349">
        <w:rPr>
          <w:rFonts w:ascii="CordiaUPC" w:hAnsi="CordiaUPC" w:cs="CordiaUPC"/>
          <w:spacing w:val="-4"/>
          <w:sz w:val="26"/>
          <w:szCs w:val="26"/>
          <w:lang w:val="en-US"/>
        </w:rPr>
        <w:t xml:space="preserve"> </w:t>
      </w:r>
      <w:r w:rsidRPr="003E74D8">
        <w:rPr>
          <w:rFonts w:ascii="CordiaUPC" w:hAnsi="CordiaUPC" w:cs="CordiaUPC" w:hint="cs"/>
          <w:sz w:val="26"/>
          <w:szCs w:val="26"/>
          <w:lang w:val="en-US"/>
        </w:rPr>
        <w:t>amounted to Bah</w:t>
      </w:r>
      <w:r w:rsidR="0078215D" w:rsidRPr="003E74D8">
        <w:rPr>
          <w:rFonts w:ascii="CordiaUPC" w:hAnsi="CordiaUPC" w:cs="CordiaUPC" w:hint="cs"/>
          <w:sz w:val="26"/>
          <w:szCs w:val="26"/>
          <w:lang w:val="en-US"/>
        </w:rPr>
        <w:t xml:space="preserve">t </w:t>
      </w:r>
      <w:r w:rsidR="0001518A">
        <w:rPr>
          <w:rFonts w:ascii="CordiaUPC" w:hAnsi="CordiaUPC" w:cs="CordiaUPC"/>
          <w:sz w:val="26"/>
          <w:szCs w:val="26"/>
          <w:lang w:val="en-US"/>
        </w:rPr>
        <w:t>2,424</w:t>
      </w:r>
      <w:r w:rsidR="00EF5B67" w:rsidRPr="000756AA">
        <w:rPr>
          <w:rFonts w:ascii="CordiaUPC" w:hAnsi="CordiaUPC" w:cs="CordiaUPC" w:hint="cs"/>
          <w:sz w:val="26"/>
          <w:szCs w:val="26"/>
          <w:lang w:val="en-US"/>
        </w:rPr>
        <w:t xml:space="preserve"> </w:t>
      </w:r>
      <w:r w:rsidRPr="003E74D8">
        <w:rPr>
          <w:rFonts w:ascii="CordiaUPC" w:hAnsi="CordiaUPC" w:cs="CordiaUPC" w:hint="cs"/>
          <w:sz w:val="26"/>
          <w:szCs w:val="26"/>
          <w:lang w:val="en-US"/>
        </w:rPr>
        <w:t>million</w:t>
      </w:r>
      <w:r w:rsidR="00176866" w:rsidRPr="003E74D8">
        <w:rPr>
          <w:rFonts w:ascii="CordiaUPC" w:hAnsi="CordiaUPC" w:cs="CordiaUPC" w:hint="cs"/>
          <w:sz w:val="26"/>
          <w:szCs w:val="26"/>
          <w:lang w:val="en-US"/>
        </w:rPr>
        <w:t xml:space="preserve"> </w:t>
      </w:r>
      <w:r w:rsidRPr="003E74D8">
        <w:rPr>
          <w:rFonts w:ascii="CordiaUPC" w:hAnsi="CordiaUPC" w:cs="CordiaUPC" w:hint="cs"/>
          <w:i/>
          <w:iCs/>
          <w:sz w:val="26"/>
          <w:szCs w:val="26"/>
          <w:lang w:val="en-US"/>
        </w:rPr>
        <w:t>(</w:t>
      </w:r>
      <w:r w:rsidR="00431349" w:rsidRPr="003F1F2A">
        <w:rPr>
          <w:rFonts w:ascii="CordiaUPC" w:hAnsi="CordiaUPC" w:cs="CordiaUPC"/>
          <w:i/>
          <w:iCs/>
          <w:spacing w:val="-4"/>
          <w:sz w:val="26"/>
          <w:szCs w:val="26"/>
          <w:lang w:val="en-US"/>
        </w:rPr>
        <w:t xml:space="preserve">31 December </w:t>
      </w:r>
      <w:r w:rsidR="00431349" w:rsidRPr="003F1F2A">
        <w:rPr>
          <w:rFonts w:ascii="CordiaUPC" w:hAnsi="CordiaUPC" w:cs="CordiaUPC" w:hint="cs"/>
          <w:i/>
          <w:iCs/>
          <w:spacing w:val="-4"/>
          <w:sz w:val="26"/>
          <w:szCs w:val="26"/>
          <w:lang w:val="en-US"/>
        </w:rPr>
        <w:t>20</w:t>
      </w:r>
      <w:r w:rsidR="00431349" w:rsidRPr="003F1F2A">
        <w:rPr>
          <w:rFonts w:ascii="CordiaUPC" w:hAnsi="CordiaUPC" w:cs="CordiaUPC"/>
          <w:i/>
          <w:iCs/>
          <w:spacing w:val="-4"/>
          <w:sz w:val="26"/>
          <w:szCs w:val="26"/>
          <w:lang w:val="en-US"/>
        </w:rPr>
        <w:t>20</w:t>
      </w:r>
      <w:r w:rsidRPr="003E74D8">
        <w:rPr>
          <w:rFonts w:ascii="CordiaUPC" w:hAnsi="CordiaUPC" w:cs="CordiaUPC" w:hint="cs"/>
          <w:i/>
          <w:iCs/>
          <w:sz w:val="26"/>
          <w:szCs w:val="26"/>
          <w:lang w:val="en-US"/>
        </w:rPr>
        <w:t xml:space="preserve">: Baht </w:t>
      </w:r>
      <w:r w:rsidR="00431349">
        <w:rPr>
          <w:rFonts w:ascii="CordiaUPC" w:hAnsi="CordiaUPC" w:cs="CordiaUPC"/>
          <w:i/>
          <w:iCs/>
          <w:sz w:val="26"/>
          <w:szCs w:val="26"/>
          <w:lang w:val="en-US"/>
        </w:rPr>
        <w:t>2,642</w:t>
      </w:r>
      <w:r w:rsidR="00C76AA3" w:rsidRPr="003E74D8">
        <w:rPr>
          <w:rFonts w:ascii="CordiaUPC" w:hAnsi="CordiaUPC" w:cs="CordiaUPC" w:hint="cs"/>
          <w:i/>
          <w:iCs/>
          <w:sz w:val="26"/>
          <w:szCs w:val="26"/>
          <w:lang w:val="en-US"/>
        </w:rPr>
        <w:t xml:space="preserve"> </w:t>
      </w:r>
      <w:r w:rsidRPr="003E74D8">
        <w:rPr>
          <w:rFonts w:ascii="CordiaUPC" w:hAnsi="CordiaUPC" w:cs="CordiaUPC" w:hint="cs"/>
          <w:i/>
          <w:iCs/>
          <w:sz w:val="26"/>
          <w:szCs w:val="26"/>
          <w:lang w:val="en-US"/>
        </w:rPr>
        <w:t>million)</w:t>
      </w:r>
      <w:r w:rsidRPr="003E74D8">
        <w:rPr>
          <w:rFonts w:ascii="CordiaUPC" w:hAnsi="CordiaUPC" w:cs="CordiaUPC" w:hint="cs"/>
          <w:sz w:val="26"/>
          <w:szCs w:val="26"/>
        </w:rPr>
        <w:t>.</w:t>
      </w:r>
    </w:p>
    <w:p w14:paraId="68A7706B" w14:textId="77777777" w:rsidR="007C0EE2" w:rsidRPr="003E74D8" w:rsidRDefault="007C0EE2" w:rsidP="003E74D8">
      <w:pPr>
        <w:pStyle w:val="PlainText"/>
        <w:tabs>
          <w:tab w:val="left" w:pos="540"/>
        </w:tabs>
        <w:spacing w:line="220" w:lineRule="exact"/>
        <w:ind w:right="-28"/>
        <w:jc w:val="both"/>
        <w:rPr>
          <w:rFonts w:ascii="CordiaUPC" w:hAnsi="CordiaUPC" w:cs="CordiaUPC"/>
          <w:sz w:val="26"/>
          <w:szCs w:val="26"/>
          <w:lang w:val="en-GB"/>
        </w:rPr>
      </w:pPr>
    </w:p>
    <w:p w14:paraId="7719E4F8" w14:textId="3FA4132F" w:rsidR="00604A2B" w:rsidRPr="003E74D8" w:rsidRDefault="00176866" w:rsidP="003E74D8">
      <w:pPr>
        <w:pStyle w:val="PlainText"/>
        <w:tabs>
          <w:tab w:val="left" w:pos="540"/>
        </w:tabs>
        <w:spacing w:line="220" w:lineRule="exact"/>
        <w:ind w:right="-28"/>
        <w:jc w:val="both"/>
        <w:rPr>
          <w:rFonts w:ascii="CordiaUPC" w:hAnsi="CordiaUPC" w:cs="CordiaUPC"/>
          <w:sz w:val="26"/>
          <w:szCs w:val="26"/>
          <w:lang w:val="en-US"/>
        </w:rPr>
      </w:pPr>
      <w:r w:rsidRPr="003E74D8">
        <w:rPr>
          <w:rFonts w:ascii="CordiaUPC" w:hAnsi="CordiaUPC" w:cs="CordiaUPC" w:hint="cs"/>
          <w:sz w:val="26"/>
          <w:szCs w:val="26"/>
          <w:cs/>
          <w:lang w:val="en-GB"/>
        </w:rPr>
        <w:tab/>
      </w:r>
      <w:r w:rsidR="00604A2B" w:rsidRPr="003E74D8">
        <w:rPr>
          <w:rFonts w:ascii="CordiaUPC" w:hAnsi="CordiaUPC" w:cs="CordiaUPC" w:hint="cs"/>
          <w:sz w:val="26"/>
          <w:szCs w:val="26"/>
          <w:lang w:val="en-GB"/>
        </w:rPr>
        <w:t xml:space="preserve">Depreciation presented in the Bank </w:t>
      </w:r>
      <w:proofErr w:type="spellStart"/>
      <w:r w:rsidR="00B94029" w:rsidRPr="003E74D8">
        <w:rPr>
          <w:rFonts w:ascii="CordiaUPC" w:hAnsi="CordiaUPC" w:cs="CordiaUPC" w:hint="cs"/>
          <w:sz w:val="26"/>
          <w:szCs w:val="26"/>
          <w:lang w:val="en-GB"/>
        </w:rPr>
        <w:t>only’s</w:t>
      </w:r>
      <w:proofErr w:type="spellEnd"/>
      <w:r w:rsidR="00B94029" w:rsidRPr="003E74D8">
        <w:rPr>
          <w:rFonts w:ascii="CordiaUPC" w:hAnsi="CordiaUPC" w:cs="CordiaUPC" w:hint="cs"/>
          <w:sz w:val="26"/>
          <w:szCs w:val="26"/>
          <w:lang w:val="en-GB"/>
        </w:rPr>
        <w:t xml:space="preserve"> </w:t>
      </w:r>
      <w:r w:rsidR="00604A2B" w:rsidRPr="003E74D8">
        <w:rPr>
          <w:rFonts w:ascii="CordiaUPC" w:hAnsi="CordiaUPC" w:cs="CordiaUPC" w:hint="cs"/>
          <w:sz w:val="26"/>
          <w:szCs w:val="26"/>
          <w:lang w:val="en-GB"/>
        </w:rPr>
        <w:t>profit o</w:t>
      </w:r>
      <w:r w:rsidR="006F6B54" w:rsidRPr="003E74D8">
        <w:rPr>
          <w:rFonts w:ascii="CordiaUPC" w:hAnsi="CordiaUPC" w:cs="CordiaUPC" w:hint="cs"/>
          <w:sz w:val="26"/>
          <w:szCs w:val="26"/>
          <w:lang w:val="en-GB"/>
        </w:rPr>
        <w:t xml:space="preserve">r loss for </w:t>
      </w:r>
      <w:r w:rsidR="00431349">
        <w:rPr>
          <w:rFonts w:ascii="CordiaUPC" w:hAnsi="CordiaUPC" w:cs="CordiaUPC"/>
          <w:sz w:val="26"/>
          <w:szCs w:val="26"/>
          <w:lang w:val="en-GB"/>
        </w:rPr>
        <w:t xml:space="preserve">the </w:t>
      </w:r>
      <w:bookmarkStart w:id="24" w:name="_Hlk72498411"/>
      <w:r w:rsidR="00431349" w:rsidRPr="003F1F2A">
        <w:rPr>
          <w:rFonts w:ascii="CordiaUPC" w:hAnsi="CordiaUPC" w:cs="CordiaUPC" w:hint="cs"/>
          <w:sz w:val="26"/>
          <w:szCs w:val="26"/>
          <w:lang w:val="en-GB"/>
        </w:rPr>
        <w:t xml:space="preserve">six-month periods ended </w:t>
      </w:r>
      <w:r w:rsidR="00431349" w:rsidRPr="003F1F2A">
        <w:rPr>
          <w:rFonts w:ascii="CordiaUPC" w:hAnsi="CordiaUPC" w:cs="CordiaUPC" w:hint="cs"/>
          <w:sz w:val="26"/>
          <w:szCs w:val="26"/>
          <w:lang w:val="en-US"/>
        </w:rPr>
        <w:t>30 June 202</w:t>
      </w:r>
      <w:r w:rsidR="00431349">
        <w:rPr>
          <w:rFonts w:ascii="CordiaUPC" w:hAnsi="CordiaUPC" w:cs="CordiaUPC"/>
          <w:sz w:val="26"/>
          <w:szCs w:val="26"/>
          <w:lang w:val="en-US"/>
        </w:rPr>
        <w:t>1</w:t>
      </w:r>
      <w:r w:rsidR="00431349" w:rsidRPr="003F1F2A">
        <w:rPr>
          <w:rFonts w:ascii="CordiaUPC" w:hAnsi="CordiaUPC" w:cs="CordiaUPC" w:hint="cs"/>
          <w:sz w:val="26"/>
          <w:szCs w:val="26"/>
          <w:lang w:val="en-US"/>
        </w:rPr>
        <w:t xml:space="preserve"> and 20</w:t>
      </w:r>
      <w:r w:rsidR="00431349">
        <w:rPr>
          <w:rFonts w:ascii="CordiaUPC" w:hAnsi="CordiaUPC" w:cs="CordiaUPC"/>
          <w:sz w:val="26"/>
          <w:szCs w:val="26"/>
          <w:lang w:val="en-US"/>
        </w:rPr>
        <w:t>20</w:t>
      </w:r>
      <w:r w:rsidR="00431349" w:rsidRPr="003F1F2A">
        <w:rPr>
          <w:rFonts w:ascii="CordiaUPC" w:hAnsi="CordiaUPC" w:cs="CordiaUPC" w:hint="cs"/>
          <w:sz w:val="26"/>
          <w:szCs w:val="26"/>
          <w:lang w:val="en-US"/>
        </w:rPr>
        <w:t xml:space="preserve"> </w:t>
      </w:r>
      <w:bookmarkEnd w:id="24"/>
      <w:r w:rsidR="00604A2B" w:rsidRPr="003E74D8">
        <w:rPr>
          <w:rFonts w:ascii="CordiaUPC" w:hAnsi="CordiaUPC" w:cs="CordiaUPC" w:hint="cs"/>
          <w:sz w:val="26"/>
          <w:szCs w:val="26"/>
          <w:lang w:val="en-US"/>
        </w:rPr>
        <w:t xml:space="preserve">amounted to Baht </w:t>
      </w:r>
      <w:r w:rsidR="0001518A">
        <w:rPr>
          <w:rFonts w:ascii="CordiaUPC" w:hAnsi="CordiaUPC" w:cs="CordiaUPC"/>
          <w:sz w:val="26"/>
          <w:szCs w:val="26"/>
          <w:lang w:val="en-US"/>
        </w:rPr>
        <w:t>1,09</w:t>
      </w:r>
      <w:r w:rsidR="002E1EA5">
        <w:rPr>
          <w:rFonts w:ascii="CordiaUPC" w:hAnsi="CordiaUPC" w:cs="CordiaUPC"/>
          <w:sz w:val="26"/>
          <w:szCs w:val="26"/>
          <w:lang w:val="en-US"/>
        </w:rPr>
        <w:t>4</w:t>
      </w:r>
      <w:r w:rsidR="00431349">
        <w:rPr>
          <w:rFonts w:ascii="CordiaUPC" w:hAnsi="CordiaUPC" w:cs="CordiaUPC"/>
          <w:sz w:val="26"/>
          <w:szCs w:val="26"/>
          <w:lang w:val="en-US"/>
        </w:rPr>
        <w:t xml:space="preserve"> </w:t>
      </w:r>
      <w:r w:rsidR="00AC0E08" w:rsidRPr="003E74D8">
        <w:rPr>
          <w:rFonts w:ascii="CordiaUPC" w:hAnsi="CordiaUPC" w:cs="CordiaUPC" w:hint="cs"/>
          <w:sz w:val="26"/>
          <w:szCs w:val="26"/>
          <w:lang w:val="en-US"/>
        </w:rPr>
        <w:t>million and Bah</w:t>
      </w:r>
      <w:r w:rsidR="00492F76" w:rsidRPr="003E74D8">
        <w:rPr>
          <w:rFonts w:ascii="CordiaUPC" w:hAnsi="CordiaUPC" w:cs="CordiaUPC" w:hint="cs"/>
          <w:sz w:val="26"/>
          <w:szCs w:val="26"/>
          <w:lang w:val="en-US"/>
        </w:rPr>
        <w:t>t</w:t>
      </w:r>
      <w:r w:rsidR="00AC0E08" w:rsidRPr="003E74D8">
        <w:rPr>
          <w:rFonts w:ascii="CordiaUPC" w:hAnsi="CordiaUPC" w:cs="CordiaUPC" w:hint="cs"/>
          <w:sz w:val="26"/>
          <w:szCs w:val="26"/>
          <w:lang w:val="en-US"/>
        </w:rPr>
        <w:t xml:space="preserve"> </w:t>
      </w:r>
      <w:r w:rsidR="00431349">
        <w:rPr>
          <w:rFonts w:ascii="CordiaUPC" w:hAnsi="CordiaUPC" w:cs="CordiaUPC"/>
          <w:sz w:val="26"/>
          <w:szCs w:val="26"/>
          <w:lang w:val="en-US"/>
        </w:rPr>
        <w:t>771</w:t>
      </w:r>
      <w:r w:rsidR="00C017A3" w:rsidRPr="003E74D8">
        <w:rPr>
          <w:rFonts w:ascii="CordiaUPC" w:hAnsi="CordiaUPC" w:cs="CordiaUPC" w:hint="cs"/>
          <w:sz w:val="26"/>
          <w:szCs w:val="26"/>
          <w:lang w:val="en-US"/>
        </w:rPr>
        <w:t xml:space="preserve"> </w:t>
      </w:r>
      <w:r w:rsidR="00604A2B" w:rsidRPr="003E74D8">
        <w:rPr>
          <w:rFonts w:ascii="CordiaUPC" w:hAnsi="CordiaUPC" w:cs="CordiaUPC" w:hint="cs"/>
          <w:sz w:val="26"/>
          <w:szCs w:val="26"/>
          <w:lang w:val="en-US"/>
        </w:rPr>
        <w:t>million</w:t>
      </w:r>
      <w:r w:rsidR="00DA638D" w:rsidRPr="003E74D8">
        <w:rPr>
          <w:rFonts w:ascii="CordiaUPC" w:hAnsi="CordiaUPC" w:cs="CordiaUPC" w:hint="cs"/>
          <w:sz w:val="26"/>
          <w:szCs w:val="26"/>
          <w:lang w:val="en-US"/>
        </w:rPr>
        <w:t>, respectively</w:t>
      </w:r>
      <w:r w:rsidR="00604A2B" w:rsidRPr="003E74D8">
        <w:rPr>
          <w:rFonts w:ascii="CordiaUPC" w:hAnsi="CordiaUPC" w:cs="CordiaUPC" w:hint="cs"/>
          <w:sz w:val="26"/>
          <w:szCs w:val="26"/>
          <w:lang w:val="en-US"/>
        </w:rPr>
        <w:t>.</w:t>
      </w:r>
    </w:p>
    <w:p w14:paraId="7EBDA472" w14:textId="77777777" w:rsidR="00244B54" w:rsidRPr="003E74D8" w:rsidRDefault="00244B54" w:rsidP="003E74D8">
      <w:pPr>
        <w:tabs>
          <w:tab w:val="left" w:pos="11563"/>
        </w:tabs>
        <w:spacing w:line="220" w:lineRule="exact"/>
        <w:ind w:left="567"/>
        <w:rPr>
          <w:rFonts w:ascii="CordiaUPC" w:hAnsi="CordiaUPC" w:cs="CordiaUPC"/>
          <w:sz w:val="26"/>
          <w:szCs w:val="26"/>
          <w:lang w:val="en-AU"/>
        </w:rPr>
        <w:sectPr w:rsidR="00244B54" w:rsidRPr="003E74D8" w:rsidSect="009930B1">
          <w:headerReference w:type="default" r:id="rId12"/>
          <w:footerReference w:type="default" r:id="rId13"/>
          <w:pgSz w:w="16840" w:h="11907" w:orient="landscape"/>
          <w:pgMar w:top="691" w:right="864" w:bottom="576" w:left="1152" w:header="720" w:footer="720" w:gutter="0"/>
          <w:cols w:space="720"/>
          <w:docGrid w:linePitch="299"/>
        </w:sectPr>
      </w:pPr>
    </w:p>
    <w:p w14:paraId="4C5AA0A0" w14:textId="2227E144" w:rsidR="000C1BAF" w:rsidRPr="008C33CD" w:rsidRDefault="005A67D5" w:rsidP="001E3096">
      <w:pPr>
        <w:pStyle w:val="Heading1"/>
        <w:numPr>
          <w:ilvl w:val="0"/>
          <w:numId w:val="0"/>
        </w:numPr>
        <w:spacing w:before="0" w:after="0" w:line="240" w:lineRule="atLeast"/>
        <w:ind w:left="540" w:hanging="540"/>
        <w:rPr>
          <w:rFonts w:ascii="CordiaUPC" w:hAnsi="CordiaUPC" w:cs="CordiaUPC"/>
          <w:i w:val="0"/>
          <w:iCs/>
          <w:sz w:val="28"/>
          <w:szCs w:val="28"/>
        </w:rPr>
      </w:pPr>
      <w:r>
        <w:rPr>
          <w:rFonts w:ascii="CordiaUPC" w:hAnsi="CordiaUPC" w:cs="CordiaUPC"/>
          <w:i w:val="0"/>
          <w:iCs/>
          <w:sz w:val="28"/>
          <w:szCs w:val="28"/>
        </w:rPr>
        <w:t>18</w:t>
      </w:r>
      <w:r w:rsidR="001E3096" w:rsidRPr="008C33CD">
        <w:rPr>
          <w:rFonts w:ascii="CordiaUPC" w:hAnsi="CordiaUPC" w:cs="CordiaUPC" w:hint="cs"/>
          <w:i w:val="0"/>
          <w:iCs/>
          <w:sz w:val="28"/>
          <w:szCs w:val="28"/>
        </w:rPr>
        <w:tab/>
      </w:r>
      <w:r w:rsidR="000C1BAF" w:rsidRPr="008C33CD">
        <w:rPr>
          <w:rFonts w:ascii="CordiaUPC" w:hAnsi="CordiaUPC" w:cs="CordiaUPC" w:hint="cs"/>
          <w:i w:val="0"/>
          <w:iCs/>
          <w:sz w:val="28"/>
          <w:szCs w:val="28"/>
        </w:rPr>
        <w:t>Goodwill and other intangible assets, net</w:t>
      </w:r>
    </w:p>
    <w:p w14:paraId="4BD0F3AA" w14:textId="77777777" w:rsidR="008A5089" w:rsidRPr="003E74D8" w:rsidRDefault="008A5089" w:rsidP="005748C7">
      <w:pPr>
        <w:pStyle w:val="BodyText"/>
        <w:spacing w:after="0"/>
        <w:ind w:left="540"/>
        <w:rPr>
          <w:rFonts w:ascii="CordiaUPC" w:hAnsi="CordiaUPC" w:cs="CordiaUPC"/>
          <w:sz w:val="26"/>
          <w:szCs w:val="26"/>
          <w:lang w:val="en-US" w:eastAsia="en-GB" w:bidi="th-TH"/>
        </w:rPr>
      </w:pPr>
    </w:p>
    <w:p w14:paraId="2A209CEC" w14:textId="5407F432" w:rsidR="004B22B6" w:rsidRPr="003E74D8" w:rsidRDefault="00F2497C" w:rsidP="0072530C">
      <w:pPr>
        <w:pStyle w:val="BodyText"/>
        <w:spacing w:after="0"/>
        <w:ind w:left="540"/>
        <w:rPr>
          <w:rFonts w:ascii="CordiaUPC" w:hAnsi="CordiaUPC" w:cs="CordiaUPC"/>
          <w:sz w:val="26"/>
          <w:szCs w:val="26"/>
          <w:lang w:val="en-US" w:eastAsia="en-GB" w:bidi="th-TH"/>
        </w:rPr>
      </w:pPr>
      <w:r w:rsidRPr="003E74D8">
        <w:rPr>
          <w:rFonts w:ascii="CordiaUPC" w:hAnsi="CordiaUPC" w:cs="CordiaUPC" w:hint="cs"/>
          <w:sz w:val="26"/>
          <w:szCs w:val="26"/>
        </w:rPr>
        <w:t>As at</w:t>
      </w:r>
      <w:r w:rsidR="0021538E" w:rsidRPr="003E74D8">
        <w:rPr>
          <w:rFonts w:ascii="CordiaUPC" w:hAnsi="CordiaUPC" w:cs="CordiaUPC" w:hint="cs"/>
          <w:sz w:val="26"/>
          <w:szCs w:val="26"/>
        </w:rPr>
        <w:t xml:space="preserve"> </w:t>
      </w:r>
      <w:r w:rsidR="00431349" w:rsidRPr="00887104">
        <w:rPr>
          <w:rFonts w:ascii="CordiaUPC" w:hAnsi="CordiaUPC" w:cs="CordiaUPC" w:hint="cs"/>
          <w:color w:val="000000"/>
          <w:sz w:val="26"/>
          <w:szCs w:val="26"/>
          <w:lang w:val="en-US" w:bidi="th-TH"/>
        </w:rPr>
        <w:t>30 June 202</w:t>
      </w:r>
      <w:r w:rsidR="00431349">
        <w:rPr>
          <w:rFonts w:ascii="CordiaUPC" w:hAnsi="CordiaUPC" w:cs="CordiaUPC"/>
          <w:color w:val="000000"/>
          <w:sz w:val="26"/>
          <w:szCs w:val="26"/>
          <w:lang w:val="en-US" w:bidi="th-TH"/>
        </w:rPr>
        <w:t>1</w:t>
      </w:r>
      <w:r w:rsidR="00431349" w:rsidRPr="00887104">
        <w:rPr>
          <w:rFonts w:ascii="CordiaUPC" w:hAnsi="CordiaUPC" w:cs="CordiaUPC" w:hint="cs"/>
          <w:color w:val="000000"/>
          <w:sz w:val="26"/>
          <w:szCs w:val="26"/>
          <w:lang w:val="en-US" w:bidi="th-TH"/>
        </w:rPr>
        <w:t xml:space="preserve"> and 31 December 2020</w:t>
      </w:r>
      <w:r w:rsidR="007A4BAD" w:rsidRPr="003E74D8">
        <w:rPr>
          <w:rFonts w:ascii="CordiaUPC" w:hAnsi="CordiaUPC" w:cs="CordiaUPC" w:hint="cs"/>
          <w:sz w:val="26"/>
          <w:szCs w:val="26"/>
        </w:rPr>
        <w:t xml:space="preserve">, changes in </w:t>
      </w:r>
      <w:r w:rsidR="003C0B7A" w:rsidRPr="003E74D8">
        <w:rPr>
          <w:rFonts w:ascii="CordiaUPC" w:hAnsi="CordiaUPC" w:cs="CordiaUPC"/>
          <w:sz w:val="26"/>
          <w:szCs w:val="26"/>
          <w:lang w:val="en-US" w:eastAsia="en-GB" w:bidi="th-TH"/>
        </w:rPr>
        <w:t>goodwill</w:t>
      </w:r>
      <w:r w:rsidR="00467C68" w:rsidRPr="003E74D8">
        <w:rPr>
          <w:rFonts w:ascii="CordiaUPC" w:hAnsi="CordiaUPC" w:cs="CordiaUPC" w:hint="cs"/>
          <w:sz w:val="26"/>
          <w:szCs w:val="26"/>
          <w:lang w:val="en-US" w:eastAsia="en-GB" w:bidi="th-TH"/>
        </w:rPr>
        <w:t xml:space="preserve"> and other intangible assets </w:t>
      </w:r>
      <w:r w:rsidR="007A4BAD" w:rsidRPr="003E74D8">
        <w:rPr>
          <w:rFonts w:ascii="CordiaUPC" w:hAnsi="CordiaUPC" w:cs="CordiaUPC" w:hint="cs"/>
          <w:sz w:val="26"/>
          <w:szCs w:val="26"/>
          <w:lang w:val="en-US" w:eastAsia="en-GB" w:bidi="th-TH"/>
        </w:rPr>
        <w:t xml:space="preserve">were </w:t>
      </w:r>
      <w:r w:rsidR="004B22B6" w:rsidRPr="003E74D8">
        <w:rPr>
          <w:rFonts w:ascii="CordiaUPC" w:hAnsi="CordiaUPC" w:cs="CordiaUPC" w:hint="cs"/>
          <w:sz w:val="26"/>
          <w:szCs w:val="26"/>
          <w:lang w:val="en-US" w:eastAsia="en-GB" w:bidi="th-TH"/>
        </w:rPr>
        <w:t>as follows:</w:t>
      </w:r>
    </w:p>
    <w:p w14:paraId="1FF07EE0" w14:textId="77777777" w:rsidR="003172AD" w:rsidRPr="003E74D8" w:rsidRDefault="003172AD" w:rsidP="00443957">
      <w:pPr>
        <w:spacing w:line="240" w:lineRule="auto"/>
        <w:rPr>
          <w:rFonts w:ascii="CordiaUPC" w:hAnsi="CordiaUPC" w:cs="CordiaUPC"/>
          <w:sz w:val="26"/>
          <w:szCs w:val="26"/>
        </w:rPr>
      </w:pPr>
    </w:p>
    <w:tbl>
      <w:tblPr>
        <w:tblpPr w:leftFromText="180" w:rightFromText="180" w:vertAnchor="text" w:tblpX="441" w:tblpY="1"/>
        <w:tblOverlap w:val="never"/>
        <w:tblW w:w="14490" w:type="dxa"/>
        <w:tblLayout w:type="fixed"/>
        <w:tblLook w:val="01E0" w:firstRow="1" w:lastRow="1" w:firstColumn="1" w:lastColumn="1" w:noHBand="0" w:noVBand="0"/>
      </w:tblPr>
      <w:tblGrid>
        <w:gridCol w:w="1890"/>
        <w:gridCol w:w="1260"/>
        <w:gridCol w:w="990"/>
        <w:gridCol w:w="990"/>
        <w:gridCol w:w="990"/>
        <w:gridCol w:w="1080"/>
        <w:gridCol w:w="1080"/>
        <w:gridCol w:w="1170"/>
        <w:gridCol w:w="1260"/>
        <w:gridCol w:w="1260"/>
        <w:gridCol w:w="1170"/>
        <w:gridCol w:w="1350"/>
      </w:tblGrid>
      <w:tr w:rsidR="00B668E6" w:rsidRPr="003E74D8" w14:paraId="42B80393" w14:textId="77777777" w:rsidTr="00974186">
        <w:tc>
          <w:tcPr>
            <w:tcW w:w="1890" w:type="dxa"/>
          </w:tcPr>
          <w:p w14:paraId="6840290B" w14:textId="77777777" w:rsidR="00B668E6" w:rsidRPr="002F023D" w:rsidRDefault="00B668E6" w:rsidP="00B668E6">
            <w:pPr>
              <w:spacing w:line="220" w:lineRule="exact"/>
              <w:rPr>
                <w:rFonts w:ascii="CordiaUPC" w:hAnsi="CordiaUPC" w:cs="CordiaUPC"/>
                <w:sz w:val="26"/>
                <w:szCs w:val="26"/>
              </w:rPr>
            </w:pPr>
          </w:p>
        </w:tc>
        <w:tc>
          <w:tcPr>
            <w:tcW w:w="1260" w:type="dxa"/>
          </w:tcPr>
          <w:p w14:paraId="00738AC1" w14:textId="77777777" w:rsidR="00B668E6" w:rsidRPr="002F023D" w:rsidRDefault="00B668E6" w:rsidP="00B668E6">
            <w:pPr>
              <w:spacing w:line="220" w:lineRule="exact"/>
              <w:ind w:left="-126" w:right="-90"/>
              <w:jc w:val="center"/>
              <w:rPr>
                <w:rFonts w:ascii="CordiaUPC" w:hAnsi="CordiaUPC" w:cs="CordiaUPC"/>
                <w:b/>
                <w:bCs/>
                <w:sz w:val="26"/>
                <w:szCs w:val="26"/>
              </w:rPr>
            </w:pPr>
          </w:p>
        </w:tc>
        <w:tc>
          <w:tcPr>
            <w:tcW w:w="990" w:type="dxa"/>
          </w:tcPr>
          <w:p w14:paraId="48063AA8" w14:textId="77777777" w:rsidR="00B668E6" w:rsidRPr="002F023D" w:rsidRDefault="00B668E6" w:rsidP="00B668E6">
            <w:pPr>
              <w:spacing w:line="220" w:lineRule="exact"/>
              <w:ind w:left="-126" w:right="-90"/>
              <w:jc w:val="center"/>
              <w:rPr>
                <w:rFonts w:ascii="CordiaUPC" w:hAnsi="CordiaUPC" w:cs="CordiaUPC"/>
                <w:b/>
                <w:bCs/>
                <w:sz w:val="26"/>
                <w:szCs w:val="26"/>
              </w:rPr>
            </w:pPr>
          </w:p>
        </w:tc>
        <w:tc>
          <w:tcPr>
            <w:tcW w:w="10350" w:type="dxa"/>
            <w:gridSpan w:val="9"/>
            <w:vAlign w:val="bottom"/>
          </w:tcPr>
          <w:p w14:paraId="6B9EB5F9" w14:textId="7B5BE9BB" w:rsidR="00B668E6" w:rsidRPr="002F023D" w:rsidRDefault="00B668E6" w:rsidP="00B668E6">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Consolidated</w:t>
            </w:r>
          </w:p>
        </w:tc>
      </w:tr>
      <w:tr w:rsidR="00770C45" w:rsidRPr="003E74D8" w14:paraId="2A6C1EBB" w14:textId="77777777" w:rsidTr="00974186">
        <w:tc>
          <w:tcPr>
            <w:tcW w:w="1890" w:type="dxa"/>
          </w:tcPr>
          <w:p w14:paraId="286DF5FF" w14:textId="77777777" w:rsidR="00770C45" w:rsidRPr="002F023D" w:rsidRDefault="00770C45" w:rsidP="00B668E6">
            <w:pPr>
              <w:spacing w:line="220" w:lineRule="exact"/>
              <w:rPr>
                <w:rFonts w:ascii="CordiaUPC" w:hAnsi="CordiaUPC" w:cs="CordiaUPC"/>
                <w:sz w:val="26"/>
                <w:szCs w:val="26"/>
              </w:rPr>
            </w:pPr>
          </w:p>
        </w:tc>
        <w:tc>
          <w:tcPr>
            <w:tcW w:w="1260" w:type="dxa"/>
          </w:tcPr>
          <w:p w14:paraId="1D82F814" w14:textId="77777777" w:rsidR="00770C45" w:rsidRPr="002F023D" w:rsidRDefault="00770C45" w:rsidP="00B668E6">
            <w:pPr>
              <w:spacing w:line="220" w:lineRule="exact"/>
              <w:ind w:left="-126" w:right="-90"/>
              <w:jc w:val="center"/>
              <w:rPr>
                <w:rFonts w:ascii="CordiaUPC" w:hAnsi="CordiaUPC" w:cs="CordiaUPC"/>
                <w:sz w:val="26"/>
                <w:szCs w:val="26"/>
                <w:lang w:val="en-US"/>
              </w:rPr>
            </w:pPr>
          </w:p>
        </w:tc>
        <w:tc>
          <w:tcPr>
            <w:tcW w:w="990" w:type="dxa"/>
          </w:tcPr>
          <w:p w14:paraId="06396FFA" w14:textId="77777777" w:rsidR="00770C45" w:rsidRPr="002F023D" w:rsidRDefault="00770C45" w:rsidP="00B668E6">
            <w:pPr>
              <w:spacing w:line="220" w:lineRule="exact"/>
              <w:ind w:left="-126" w:right="-90"/>
              <w:jc w:val="center"/>
              <w:rPr>
                <w:rFonts w:ascii="CordiaUPC" w:hAnsi="CordiaUPC" w:cs="CordiaUPC"/>
                <w:color w:val="000000"/>
                <w:sz w:val="26"/>
                <w:szCs w:val="26"/>
                <w:lang w:val="en-US" w:eastAsia="en-GB" w:bidi="th-TH"/>
              </w:rPr>
            </w:pPr>
          </w:p>
        </w:tc>
        <w:tc>
          <w:tcPr>
            <w:tcW w:w="10350" w:type="dxa"/>
            <w:gridSpan w:val="9"/>
            <w:vAlign w:val="bottom"/>
          </w:tcPr>
          <w:p w14:paraId="4473D2D5" w14:textId="26750B0F" w:rsidR="00770C45" w:rsidRPr="002F023D" w:rsidRDefault="00770C45" w:rsidP="00B668E6">
            <w:pPr>
              <w:spacing w:line="220" w:lineRule="exact"/>
              <w:ind w:left="-126" w:right="-90"/>
              <w:jc w:val="center"/>
              <w:rPr>
                <w:rFonts w:ascii="CordiaUPC" w:hAnsi="CordiaUPC" w:cs="CordiaUPC"/>
                <w:sz w:val="26"/>
                <w:szCs w:val="26"/>
              </w:rPr>
            </w:pPr>
            <w:r w:rsidRPr="00887104">
              <w:rPr>
                <w:rFonts w:ascii="CordiaUPC" w:hAnsi="CordiaUPC" w:cs="CordiaUPC" w:hint="cs"/>
                <w:color w:val="000000"/>
                <w:sz w:val="26"/>
                <w:szCs w:val="26"/>
                <w:lang w:val="en-US" w:bidi="th-TH"/>
              </w:rPr>
              <w:t>30 June 202</w:t>
            </w:r>
            <w:r>
              <w:rPr>
                <w:rFonts w:ascii="CordiaUPC" w:hAnsi="CordiaUPC" w:cs="CordiaUPC"/>
                <w:color w:val="000000"/>
                <w:sz w:val="26"/>
                <w:szCs w:val="26"/>
                <w:lang w:val="en-US" w:bidi="th-TH"/>
              </w:rPr>
              <w:t>1</w:t>
            </w:r>
          </w:p>
        </w:tc>
      </w:tr>
      <w:tr w:rsidR="00770C45" w:rsidRPr="003E74D8" w14:paraId="31BED731" w14:textId="77777777" w:rsidTr="00974186">
        <w:tc>
          <w:tcPr>
            <w:tcW w:w="1890" w:type="dxa"/>
          </w:tcPr>
          <w:p w14:paraId="10E3AE40" w14:textId="77777777" w:rsidR="00770C45" w:rsidRPr="002F023D" w:rsidRDefault="00770C45" w:rsidP="00B668E6">
            <w:pPr>
              <w:spacing w:line="220" w:lineRule="exact"/>
              <w:rPr>
                <w:rFonts w:ascii="CordiaUPC" w:hAnsi="CordiaUPC" w:cs="CordiaUPC"/>
                <w:sz w:val="26"/>
                <w:szCs w:val="26"/>
              </w:rPr>
            </w:pPr>
          </w:p>
        </w:tc>
        <w:tc>
          <w:tcPr>
            <w:tcW w:w="1260" w:type="dxa"/>
            <w:vMerge w:val="restart"/>
            <w:vAlign w:val="bottom"/>
          </w:tcPr>
          <w:p w14:paraId="09A07737" w14:textId="77777777" w:rsidR="00770C45" w:rsidRPr="002F023D" w:rsidRDefault="00770C45"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Net book </w:t>
            </w:r>
          </w:p>
          <w:p w14:paraId="6C0A21AA" w14:textId="77777777" w:rsidR="00770C45" w:rsidRPr="002F023D" w:rsidRDefault="00770C45"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value as at            1 January </w:t>
            </w:r>
          </w:p>
          <w:p w14:paraId="5BBA68CC" w14:textId="4DDB2E4B" w:rsidR="00770C45" w:rsidRPr="002F023D" w:rsidRDefault="00770C45"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202</w:t>
            </w:r>
            <w:r>
              <w:rPr>
                <w:rFonts w:ascii="CordiaUPC" w:eastAsia="Angsana New" w:hAnsi="CordiaUPC" w:cs="CordiaUPC"/>
                <w:kern w:val="28"/>
                <w:sz w:val="26"/>
                <w:szCs w:val="26"/>
              </w:rPr>
              <w:t>1</w:t>
            </w:r>
          </w:p>
        </w:tc>
        <w:tc>
          <w:tcPr>
            <w:tcW w:w="5130" w:type="dxa"/>
            <w:gridSpan w:val="5"/>
          </w:tcPr>
          <w:p w14:paraId="2AA3246E" w14:textId="7CE593CB" w:rsidR="00770C45" w:rsidRPr="002F023D" w:rsidRDefault="00770C45" w:rsidP="00B668E6">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Cost</w:t>
            </w:r>
          </w:p>
        </w:tc>
        <w:tc>
          <w:tcPr>
            <w:tcW w:w="4860" w:type="dxa"/>
            <w:gridSpan w:val="4"/>
            <w:vAlign w:val="bottom"/>
          </w:tcPr>
          <w:p w14:paraId="4FB95BDD" w14:textId="77777777" w:rsidR="00770C45" w:rsidRPr="002F023D" w:rsidRDefault="00770C45" w:rsidP="00B668E6">
            <w:pPr>
              <w:spacing w:line="220" w:lineRule="exact"/>
              <w:ind w:left="-126" w:right="-90"/>
              <w:jc w:val="center"/>
              <w:rPr>
                <w:rFonts w:ascii="CordiaUPC" w:eastAsia="Angsana New" w:hAnsi="CordiaUPC" w:cs="CordiaUPC"/>
                <w:kern w:val="28"/>
                <w:sz w:val="26"/>
                <w:szCs w:val="26"/>
              </w:rPr>
            </w:pPr>
            <w:r w:rsidRPr="002F023D">
              <w:rPr>
                <w:rFonts w:ascii="CordiaUPC" w:hAnsi="CordiaUPC" w:cs="CordiaUPC" w:hint="cs"/>
                <w:b/>
                <w:bCs/>
                <w:sz w:val="26"/>
                <w:szCs w:val="26"/>
                <w:lang w:val="en-US"/>
              </w:rPr>
              <w:t xml:space="preserve">Accumulated </w:t>
            </w:r>
            <w:proofErr w:type="spellStart"/>
            <w:r w:rsidRPr="002F023D">
              <w:rPr>
                <w:rFonts w:ascii="CordiaUPC" w:hAnsi="CordiaUPC" w:cs="CordiaUPC" w:hint="cs"/>
                <w:b/>
                <w:bCs/>
                <w:sz w:val="26"/>
                <w:szCs w:val="26"/>
                <w:lang w:val="en-US"/>
              </w:rPr>
              <w:t>amortisation</w:t>
            </w:r>
            <w:proofErr w:type="spellEnd"/>
          </w:p>
        </w:tc>
        <w:tc>
          <w:tcPr>
            <w:tcW w:w="1350" w:type="dxa"/>
            <w:vMerge w:val="restart"/>
            <w:vAlign w:val="bottom"/>
          </w:tcPr>
          <w:p w14:paraId="15060734" w14:textId="77777777" w:rsidR="00770C45" w:rsidRPr="002F023D" w:rsidRDefault="00770C45" w:rsidP="00B668E6">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Net book </w:t>
            </w:r>
          </w:p>
          <w:p w14:paraId="234F082B" w14:textId="77777777" w:rsidR="00770C45" w:rsidRPr="002F023D" w:rsidRDefault="00770C45" w:rsidP="00B668E6">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value as at</w:t>
            </w:r>
          </w:p>
          <w:p w14:paraId="33867E73" w14:textId="7755AA2D" w:rsidR="00770C45" w:rsidRPr="002F023D" w:rsidRDefault="00770C45" w:rsidP="00B668E6">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3</w:t>
            </w:r>
            <w:r>
              <w:rPr>
                <w:rFonts w:ascii="CordiaUPC" w:hAnsi="CordiaUPC" w:cs="CordiaUPC"/>
                <w:sz w:val="26"/>
                <w:szCs w:val="26"/>
              </w:rPr>
              <w:t>0</w:t>
            </w:r>
            <w:r w:rsidRPr="002F023D">
              <w:rPr>
                <w:rFonts w:ascii="CordiaUPC" w:hAnsi="CordiaUPC" w:cs="CordiaUPC" w:hint="cs"/>
                <w:sz w:val="26"/>
                <w:szCs w:val="26"/>
              </w:rPr>
              <w:t xml:space="preserve"> </w:t>
            </w:r>
            <w:r>
              <w:rPr>
                <w:rFonts w:ascii="CordiaUPC" w:hAnsi="CordiaUPC" w:cs="CordiaUPC"/>
                <w:sz w:val="26"/>
                <w:szCs w:val="26"/>
              </w:rPr>
              <w:t>June</w:t>
            </w:r>
            <w:r w:rsidRPr="002F023D">
              <w:rPr>
                <w:rFonts w:ascii="CordiaUPC" w:hAnsi="CordiaUPC" w:cs="CordiaUPC" w:hint="cs"/>
                <w:sz w:val="26"/>
                <w:szCs w:val="26"/>
              </w:rPr>
              <w:t xml:space="preserve"> </w:t>
            </w:r>
          </w:p>
          <w:p w14:paraId="5788AF6D" w14:textId="4D52939E" w:rsidR="00770C45" w:rsidRPr="002F023D" w:rsidRDefault="00770C45" w:rsidP="00B668E6">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202</w:t>
            </w:r>
            <w:r>
              <w:rPr>
                <w:rFonts w:ascii="CordiaUPC" w:hAnsi="CordiaUPC" w:cs="CordiaUPC"/>
                <w:sz w:val="26"/>
                <w:szCs w:val="26"/>
              </w:rPr>
              <w:t>1</w:t>
            </w:r>
          </w:p>
        </w:tc>
      </w:tr>
      <w:tr w:rsidR="00974186" w:rsidRPr="003E74D8" w14:paraId="7B502D8B" w14:textId="77777777" w:rsidTr="00974186">
        <w:tc>
          <w:tcPr>
            <w:tcW w:w="1890" w:type="dxa"/>
          </w:tcPr>
          <w:p w14:paraId="0152508A" w14:textId="77777777" w:rsidR="00B668E6" w:rsidRPr="002F023D" w:rsidRDefault="00B668E6" w:rsidP="00B668E6">
            <w:pPr>
              <w:spacing w:line="220" w:lineRule="exact"/>
              <w:rPr>
                <w:rFonts w:ascii="CordiaUPC" w:hAnsi="CordiaUPC" w:cs="CordiaUPC"/>
                <w:sz w:val="26"/>
                <w:szCs w:val="26"/>
              </w:rPr>
            </w:pPr>
          </w:p>
        </w:tc>
        <w:tc>
          <w:tcPr>
            <w:tcW w:w="1260" w:type="dxa"/>
            <w:vMerge/>
            <w:vAlign w:val="bottom"/>
          </w:tcPr>
          <w:p w14:paraId="4DE87A86" w14:textId="77777777" w:rsidR="00B668E6" w:rsidRPr="002F023D" w:rsidRDefault="00B668E6" w:rsidP="00B668E6">
            <w:pPr>
              <w:spacing w:line="220" w:lineRule="exact"/>
              <w:ind w:left="-126" w:right="-90"/>
              <w:jc w:val="center"/>
              <w:rPr>
                <w:rFonts w:ascii="CordiaUPC" w:eastAsia="Angsana New" w:hAnsi="CordiaUPC" w:cs="CordiaUPC"/>
                <w:kern w:val="28"/>
                <w:sz w:val="26"/>
                <w:szCs w:val="26"/>
                <w:rtl/>
                <w:cs/>
              </w:rPr>
            </w:pPr>
          </w:p>
        </w:tc>
        <w:tc>
          <w:tcPr>
            <w:tcW w:w="990" w:type="dxa"/>
            <w:vAlign w:val="bottom"/>
          </w:tcPr>
          <w:p w14:paraId="6AB14FF4" w14:textId="77777777" w:rsidR="00B668E6" w:rsidRPr="002F023D" w:rsidRDefault="00B668E6" w:rsidP="00B668E6">
            <w:pPr>
              <w:spacing w:line="220" w:lineRule="exact"/>
              <w:ind w:left="-126" w:right="-90"/>
              <w:jc w:val="center"/>
              <w:rPr>
                <w:rFonts w:ascii="CordiaUPC" w:eastAsia="Angsana New" w:hAnsi="CordiaUPC" w:cs="CordiaUPC"/>
                <w:kern w:val="28"/>
                <w:sz w:val="26"/>
                <w:szCs w:val="26"/>
                <w:rtl/>
                <w:cs/>
              </w:rPr>
            </w:pPr>
            <w:r w:rsidRPr="002F023D">
              <w:rPr>
                <w:rFonts w:ascii="CordiaUPC" w:eastAsia="Angsana New" w:hAnsi="CordiaUPC" w:cs="CordiaUPC" w:hint="cs"/>
                <w:kern w:val="28"/>
                <w:sz w:val="26"/>
                <w:szCs w:val="26"/>
              </w:rPr>
              <w:t>Beginning balance</w:t>
            </w:r>
          </w:p>
        </w:tc>
        <w:tc>
          <w:tcPr>
            <w:tcW w:w="990" w:type="dxa"/>
            <w:vAlign w:val="bottom"/>
          </w:tcPr>
          <w:p w14:paraId="5F28393D" w14:textId="004DD2E7" w:rsidR="00B668E6" w:rsidRPr="002F023D" w:rsidRDefault="00B668E6" w:rsidP="00B668E6">
            <w:pPr>
              <w:spacing w:line="22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val="en-US"/>
              </w:rPr>
              <w:t>Additions</w:t>
            </w:r>
            <w:r w:rsidRPr="002F023D">
              <w:rPr>
                <w:rFonts w:ascii="CordiaUPC" w:hAnsi="CordiaUPC" w:cs="CordiaUPC" w:hint="cs"/>
                <w:sz w:val="26"/>
                <w:szCs w:val="26"/>
                <w:cs/>
                <w:lang w:val="en-US" w:bidi="th-TH"/>
              </w:rPr>
              <w:t xml:space="preserve"> </w:t>
            </w:r>
          </w:p>
        </w:tc>
        <w:tc>
          <w:tcPr>
            <w:tcW w:w="990" w:type="dxa"/>
            <w:vAlign w:val="bottom"/>
          </w:tcPr>
          <w:p w14:paraId="2528BB65" w14:textId="77777777" w:rsidR="00B668E6" w:rsidRPr="002F023D" w:rsidRDefault="00B668E6" w:rsidP="00B668E6">
            <w:pPr>
              <w:spacing w:line="220" w:lineRule="exact"/>
              <w:ind w:left="-126" w:right="-135"/>
              <w:jc w:val="center"/>
              <w:rPr>
                <w:rFonts w:ascii="CordiaUPC" w:hAnsi="CordiaUPC" w:cs="CordiaUPC"/>
                <w:sz w:val="26"/>
                <w:szCs w:val="26"/>
                <w:lang w:val="en-US"/>
              </w:rPr>
            </w:pPr>
          </w:p>
          <w:p w14:paraId="26A9CA30" w14:textId="77777777" w:rsidR="00B668E6" w:rsidRPr="002F023D" w:rsidRDefault="00B668E6" w:rsidP="00B668E6">
            <w:pPr>
              <w:spacing w:line="220" w:lineRule="exact"/>
              <w:ind w:left="-126" w:right="-135"/>
              <w:jc w:val="center"/>
              <w:rPr>
                <w:rFonts w:ascii="CordiaUPC" w:hAnsi="CordiaUPC" w:cs="CordiaUPC"/>
                <w:sz w:val="26"/>
                <w:szCs w:val="26"/>
                <w:lang w:val="en-US"/>
              </w:rPr>
            </w:pPr>
          </w:p>
          <w:p w14:paraId="5ABE6BA0" w14:textId="77777777" w:rsidR="00B668E6" w:rsidRPr="002F023D" w:rsidRDefault="00B668E6" w:rsidP="00B668E6">
            <w:pPr>
              <w:spacing w:line="220" w:lineRule="exact"/>
              <w:ind w:left="-126" w:right="-135"/>
              <w:jc w:val="center"/>
              <w:rPr>
                <w:rFonts w:ascii="CordiaUPC" w:hAnsi="CordiaUPC" w:cs="CordiaUPC"/>
                <w:sz w:val="26"/>
                <w:szCs w:val="26"/>
                <w:lang w:val="en-US"/>
              </w:rPr>
            </w:pPr>
          </w:p>
          <w:p w14:paraId="5633D14F" w14:textId="77777777" w:rsidR="00B668E6" w:rsidRPr="002F023D" w:rsidRDefault="00B668E6" w:rsidP="00B668E6">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Written-off</w:t>
            </w:r>
          </w:p>
        </w:tc>
        <w:tc>
          <w:tcPr>
            <w:tcW w:w="1080" w:type="dxa"/>
            <w:vAlign w:val="bottom"/>
          </w:tcPr>
          <w:p w14:paraId="1CF1AB07" w14:textId="77777777" w:rsidR="00B668E6" w:rsidRPr="002F023D" w:rsidRDefault="00B668E6" w:rsidP="00B668E6">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 xml:space="preserve">Transfers in/ </w:t>
            </w:r>
          </w:p>
          <w:p w14:paraId="7E3AF186" w14:textId="77777777" w:rsidR="00B668E6" w:rsidRPr="002F023D" w:rsidRDefault="00B668E6" w:rsidP="00B668E6">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(out)</w:t>
            </w:r>
          </w:p>
        </w:tc>
        <w:tc>
          <w:tcPr>
            <w:tcW w:w="1080" w:type="dxa"/>
            <w:vAlign w:val="bottom"/>
          </w:tcPr>
          <w:p w14:paraId="3650948C" w14:textId="77777777" w:rsidR="00B668E6" w:rsidRPr="002F023D" w:rsidRDefault="00B668E6" w:rsidP="00B668E6">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Ending balance</w:t>
            </w:r>
          </w:p>
        </w:tc>
        <w:tc>
          <w:tcPr>
            <w:tcW w:w="1170" w:type="dxa"/>
            <w:vAlign w:val="bottom"/>
          </w:tcPr>
          <w:p w14:paraId="4C5F83DE" w14:textId="77777777" w:rsidR="00B668E6" w:rsidRPr="002F023D" w:rsidRDefault="00B668E6"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Beginning balance</w:t>
            </w:r>
          </w:p>
        </w:tc>
        <w:tc>
          <w:tcPr>
            <w:tcW w:w="1260" w:type="dxa"/>
            <w:vAlign w:val="bottom"/>
          </w:tcPr>
          <w:p w14:paraId="0752C0A8" w14:textId="77777777" w:rsidR="00B668E6" w:rsidRPr="002F023D" w:rsidRDefault="00B668E6" w:rsidP="00B668E6">
            <w:pPr>
              <w:spacing w:line="220" w:lineRule="exact"/>
              <w:ind w:left="-126" w:right="-90"/>
              <w:jc w:val="center"/>
              <w:rPr>
                <w:rFonts w:ascii="CordiaUPC" w:eastAsia="Angsana New" w:hAnsi="CordiaUPC" w:cs="CordiaUPC"/>
                <w:kern w:val="28"/>
                <w:sz w:val="26"/>
                <w:szCs w:val="26"/>
                <w:lang w:val="en-US"/>
              </w:rPr>
            </w:pPr>
            <w:proofErr w:type="spellStart"/>
            <w:r w:rsidRPr="002F023D">
              <w:rPr>
                <w:rFonts w:ascii="CordiaUPC" w:eastAsia="Angsana New" w:hAnsi="CordiaUPC" w:cs="CordiaUPC" w:hint="cs"/>
                <w:kern w:val="28"/>
                <w:sz w:val="26"/>
                <w:szCs w:val="26"/>
                <w:lang w:val="en-US"/>
              </w:rPr>
              <w:t>Amortisation</w:t>
            </w:r>
            <w:proofErr w:type="spellEnd"/>
            <w:r w:rsidRPr="002F023D">
              <w:rPr>
                <w:rFonts w:ascii="CordiaUPC" w:eastAsia="Angsana New" w:hAnsi="CordiaUPC" w:cs="CordiaUPC" w:hint="cs"/>
                <w:kern w:val="28"/>
                <w:sz w:val="26"/>
                <w:szCs w:val="26"/>
                <w:lang w:val="en-US"/>
              </w:rPr>
              <w:t xml:space="preserve"> during</w:t>
            </w:r>
          </w:p>
          <w:p w14:paraId="0CB59AD1" w14:textId="4CC38F16" w:rsidR="00B668E6" w:rsidRPr="002F023D" w:rsidRDefault="00B668E6" w:rsidP="00B668E6">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lang w:val="en-US"/>
              </w:rPr>
              <w:t xml:space="preserve">the </w:t>
            </w:r>
            <w:r w:rsidRPr="00B86217">
              <w:rPr>
                <w:rFonts w:ascii="CordiaUPC" w:hAnsi="CordiaUPC" w:cs="CordiaUPC"/>
                <w:sz w:val="26"/>
                <w:szCs w:val="26"/>
              </w:rPr>
              <w:t>period</w:t>
            </w:r>
          </w:p>
        </w:tc>
        <w:tc>
          <w:tcPr>
            <w:tcW w:w="1260" w:type="dxa"/>
            <w:vAlign w:val="bottom"/>
          </w:tcPr>
          <w:p w14:paraId="76061D40" w14:textId="77777777" w:rsidR="00B668E6" w:rsidRPr="002F023D" w:rsidRDefault="00B668E6" w:rsidP="00B668E6">
            <w:pPr>
              <w:spacing w:line="22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Accumulated</w:t>
            </w:r>
          </w:p>
          <w:p w14:paraId="639D1EBA" w14:textId="77777777" w:rsidR="00B668E6" w:rsidRPr="002F023D" w:rsidRDefault="00B668E6" w:rsidP="00B668E6">
            <w:pPr>
              <w:spacing w:line="220" w:lineRule="exact"/>
              <w:ind w:left="-119" w:right="-98"/>
              <w:jc w:val="center"/>
              <w:rPr>
                <w:rFonts w:ascii="CordiaUPC" w:eastAsia="Angsana New" w:hAnsi="CordiaUPC" w:cs="CordiaUPC"/>
                <w:kern w:val="28"/>
                <w:sz w:val="26"/>
                <w:szCs w:val="26"/>
                <w:lang w:val="en-US"/>
              </w:rPr>
            </w:pPr>
            <w:proofErr w:type="spellStart"/>
            <w:r w:rsidRPr="002F023D">
              <w:rPr>
                <w:rFonts w:ascii="CordiaUPC" w:eastAsia="Angsana New" w:hAnsi="CordiaUPC" w:cs="CordiaUPC" w:hint="cs"/>
                <w:kern w:val="28"/>
                <w:sz w:val="26"/>
                <w:szCs w:val="26"/>
                <w:lang w:val="en-US"/>
              </w:rPr>
              <w:t>amortisation</w:t>
            </w:r>
            <w:proofErr w:type="spellEnd"/>
            <w:r w:rsidRPr="002F023D">
              <w:rPr>
                <w:rFonts w:ascii="CordiaUPC" w:eastAsia="Angsana New" w:hAnsi="CordiaUPC" w:cs="CordiaUPC" w:hint="cs"/>
                <w:kern w:val="28"/>
                <w:sz w:val="26"/>
                <w:szCs w:val="26"/>
                <w:lang w:val="en-US"/>
              </w:rPr>
              <w:t xml:space="preserve"> on</w:t>
            </w:r>
          </w:p>
          <w:p w14:paraId="1DB0B6CA" w14:textId="77777777" w:rsidR="00B668E6" w:rsidRPr="002F023D" w:rsidRDefault="00B668E6" w:rsidP="00B668E6">
            <w:pPr>
              <w:spacing w:line="220" w:lineRule="exact"/>
              <w:ind w:left="-119" w:right="-98"/>
              <w:jc w:val="center"/>
              <w:rPr>
                <w:rFonts w:ascii="CordiaUPC" w:hAnsi="CordiaUPC" w:cs="CordiaUPC"/>
                <w:sz w:val="26"/>
                <w:szCs w:val="26"/>
                <w:rtl/>
                <w:cs/>
                <w:lang w:val="th-TH"/>
              </w:rPr>
            </w:pPr>
            <w:r w:rsidRPr="002F023D">
              <w:rPr>
                <w:rFonts w:ascii="CordiaUPC" w:eastAsia="Angsana New" w:hAnsi="CordiaUPC" w:cs="CordiaUPC" w:hint="cs"/>
                <w:kern w:val="28"/>
                <w:sz w:val="26"/>
                <w:szCs w:val="26"/>
                <w:lang w:val="en-US"/>
              </w:rPr>
              <w:t>transfer out</w:t>
            </w:r>
          </w:p>
        </w:tc>
        <w:tc>
          <w:tcPr>
            <w:tcW w:w="1170" w:type="dxa"/>
            <w:vAlign w:val="bottom"/>
          </w:tcPr>
          <w:p w14:paraId="1F612878" w14:textId="77777777" w:rsidR="00B668E6" w:rsidRPr="002F023D" w:rsidRDefault="00B668E6" w:rsidP="00B668E6">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Ending</w:t>
            </w:r>
          </w:p>
          <w:p w14:paraId="6D5A4933" w14:textId="77777777" w:rsidR="00B668E6" w:rsidRPr="002F023D" w:rsidRDefault="00B668E6" w:rsidP="00B668E6">
            <w:pPr>
              <w:spacing w:line="220" w:lineRule="exact"/>
              <w:ind w:left="-126" w:right="-135"/>
              <w:jc w:val="center"/>
              <w:rPr>
                <w:rFonts w:ascii="CordiaUPC" w:hAnsi="CordiaUPC" w:cs="CordiaUPC"/>
                <w:sz w:val="26"/>
                <w:szCs w:val="26"/>
              </w:rPr>
            </w:pPr>
            <w:r w:rsidRPr="002F023D">
              <w:rPr>
                <w:rFonts w:ascii="CordiaUPC" w:hAnsi="CordiaUPC" w:cs="CordiaUPC" w:hint="cs"/>
                <w:sz w:val="26"/>
                <w:szCs w:val="26"/>
                <w:lang w:val="en-US"/>
              </w:rPr>
              <w:t xml:space="preserve"> balance</w:t>
            </w:r>
          </w:p>
        </w:tc>
        <w:tc>
          <w:tcPr>
            <w:tcW w:w="1350" w:type="dxa"/>
            <w:vMerge/>
            <w:vAlign w:val="bottom"/>
          </w:tcPr>
          <w:p w14:paraId="3BB71FEA" w14:textId="77777777" w:rsidR="00B668E6" w:rsidRPr="002F023D" w:rsidRDefault="00B668E6" w:rsidP="00B668E6">
            <w:pPr>
              <w:spacing w:line="220" w:lineRule="exact"/>
              <w:ind w:left="-126" w:right="-90"/>
              <w:jc w:val="center"/>
              <w:rPr>
                <w:rFonts w:ascii="CordiaUPC" w:hAnsi="CordiaUPC" w:cs="CordiaUPC"/>
                <w:sz w:val="26"/>
                <w:szCs w:val="26"/>
                <w:rtl/>
                <w:cs/>
              </w:rPr>
            </w:pPr>
          </w:p>
        </w:tc>
      </w:tr>
      <w:tr w:rsidR="00770C45" w:rsidRPr="003E74D8" w14:paraId="50E5822A" w14:textId="77777777" w:rsidTr="00974186">
        <w:tc>
          <w:tcPr>
            <w:tcW w:w="1890" w:type="dxa"/>
          </w:tcPr>
          <w:p w14:paraId="4DF03005" w14:textId="77777777" w:rsidR="00770C45" w:rsidRPr="002F023D" w:rsidRDefault="00770C45" w:rsidP="00B668E6">
            <w:pPr>
              <w:spacing w:line="220" w:lineRule="exact"/>
              <w:rPr>
                <w:rFonts w:ascii="CordiaUPC" w:hAnsi="CordiaUPC" w:cs="CordiaUPC"/>
                <w:sz w:val="26"/>
                <w:szCs w:val="26"/>
              </w:rPr>
            </w:pPr>
          </w:p>
        </w:tc>
        <w:tc>
          <w:tcPr>
            <w:tcW w:w="12600" w:type="dxa"/>
            <w:gridSpan w:val="11"/>
          </w:tcPr>
          <w:p w14:paraId="4B3F27C5" w14:textId="5267CACA" w:rsidR="00770C45" w:rsidRPr="002F023D" w:rsidRDefault="00770C45" w:rsidP="00B668E6">
            <w:pPr>
              <w:spacing w:line="220" w:lineRule="exact"/>
              <w:ind w:left="-126" w:right="-90"/>
              <w:jc w:val="center"/>
              <w:rPr>
                <w:rFonts w:ascii="CordiaUPC" w:hAnsi="CordiaUPC" w:cs="CordiaUPC"/>
                <w:i/>
                <w:iCs/>
                <w:sz w:val="26"/>
                <w:szCs w:val="26"/>
              </w:rPr>
            </w:pPr>
            <w:r w:rsidRPr="002F023D">
              <w:rPr>
                <w:rFonts w:ascii="CordiaUPC" w:hAnsi="CordiaUPC" w:cs="CordiaUPC" w:hint="cs"/>
                <w:i/>
                <w:iCs/>
                <w:sz w:val="26"/>
                <w:szCs w:val="26"/>
              </w:rPr>
              <w:t>(in million Baht)</w:t>
            </w:r>
          </w:p>
        </w:tc>
      </w:tr>
      <w:tr w:rsidR="00974186" w:rsidRPr="003E74D8" w14:paraId="1B3A50D4" w14:textId="77777777" w:rsidTr="00974186">
        <w:trPr>
          <w:trHeight w:val="441"/>
        </w:trPr>
        <w:tc>
          <w:tcPr>
            <w:tcW w:w="1890" w:type="dxa"/>
            <w:vAlign w:val="bottom"/>
          </w:tcPr>
          <w:p w14:paraId="0FBF57AF" w14:textId="77777777" w:rsidR="00B668E6" w:rsidRPr="002F023D" w:rsidRDefault="00B668E6" w:rsidP="00B668E6">
            <w:pPr>
              <w:spacing w:line="220" w:lineRule="exact"/>
              <w:ind w:left="-18" w:right="-18"/>
              <w:rPr>
                <w:rFonts w:ascii="CordiaUPC" w:hAnsi="CordiaUPC" w:cs="CordiaUPC"/>
                <w:sz w:val="26"/>
                <w:szCs w:val="26"/>
                <w:rtl/>
                <w:cs/>
              </w:rPr>
            </w:pPr>
            <w:r w:rsidRPr="002F023D">
              <w:rPr>
                <w:rFonts w:ascii="CordiaUPC" w:hAnsi="CordiaUPC" w:cs="CordiaUPC" w:hint="cs"/>
                <w:sz w:val="26"/>
                <w:szCs w:val="26"/>
                <w:lang w:val="en-US"/>
              </w:rPr>
              <w:t>Goodwill</w:t>
            </w:r>
          </w:p>
        </w:tc>
        <w:tc>
          <w:tcPr>
            <w:tcW w:w="1260" w:type="dxa"/>
            <w:vAlign w:val="bottom"/>
          </w:tcPr>
          <w:p w14:paraId="3A93808F" w14:textId="5890531B" w:rsidR="00B668E6" w:rsidRPr="002F023D" w:rsidRDefault="00B668E6" w:rsidP="00974186">
            <w:pPr>
              <w:tabs>
                <w:tab w:val="decimal" w:pos="880"/>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14,105</w:t>
            </w:r>
          </w:p>
        </w:tc>
        <w:tc>
          <w:tcPr>
            <w:tcW w:w="990" w:type="dxa"/>
            <w:vAlign w:val="bottom"/>
          </w:tcPr>
          <w:p w14:paraId="47B7B954" w14:textId="33D1278C" w:rsidR="00B668E6" w:rsidRPr="002F023D" w:rsidRDefault="00B668E6" w:rsidP="00B668E6">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c>
          <w:tcPr>
            <w:tcW w:w="990" w:type="dxa"/>
          </w:tcPr>
          <w:p w14:paraId="79E6FF8C" w14:textId="77777777" w:rsidR="00B668E6" w:rsidRDefault="00B668E6" w:rsidP="00B668E6">
            <w:pPr>
              <w:tabs>
                <w:tab w:val="decimal" w:pos="610"/>
              </w:tabs>
              <w:spacing w:line="220" w:lineRule="exact"/>
              <w:ind w:right="-112"/>
              <w:rPr>
                <w:rFonts w:ascii="CordiaUPC" w:hAnsi="CordiaUPC" w:cs="CordiaUPC"/>
                <w:sz w:val="26"/>
                <w:szCs w:val="26"/>
                <w:lang w:bidi="th-TH"/>
              </w:rPr>
            </w:pPr>
          </w:p>
          <w:p w14:paraId="3240B794" w14:textId="2DE687F6" w:rsidR="00B668E6" w:rsidRPr="002F023D" w:rsidRDefault="00B668E6" w:rsidP="00B668E6">
            <w:pPr>
              <w:tabs>
                <w:tab w:val="decimal" w:pos="610"/>
              </w:tabs>
              <w:spacing w:line="220" w:lineRule="exact"/>
              <w:ind w:right="-112"/>
              <w:rPr>
                <w:rFonts w:ascii="CordiaUPC" w:hAnsi="CordiaUPC" w:cs="CordiaUPC"/>
                <w:sz w:val="26"/>
                <w:szCs w:val="26"/>
                <w:lang w:bidi="th-TH"/>
              </w:rPr>
            </w:pPr>
            <w:r>
              <w:rPr>
                <w:rFonts w:ascii="CordiaUPC" w:hAnsi="CordiaUPC" w:cs="CordiaUPC"/>
                <w:sz w:val="26"/>
                <w:szCs w:val="26"/>
                <w:lang w:bidi="th-TH"/>
              </w:rPr>
              <w:t>-</w:t>
            </w:r>
          </w:p>
        </w:tc>
        <w:tc>
          <w:tcPr>
            <w:tcW w:w="990" w:type="dxa"/>
            <w:vAlign w:val="bottom"/>
          </w:tcPr>
          <w:p w14:paraId="77CF7B69" w14:textId="7FFAA3A2" w:rsidR="00B668E6" w:rsidRPr="002F023D" w:rsidRDefault="00B668E6" w:rsidP="00B668E6">
            <w:pPr>
              <w:tabs>
                <w:tab w:val="decimal" w:pos="596"/>
              </w:tabs>
              <w:spacing w:line="220" w:lineRule="exact"/>
              <w:jc w:val="center"/>
              <w:rPr>
                <w:rFonts w:ascii="CordiaUPC" w:hAnsi="CordiaUPC" w:cs="CordiaUPC"/>
                <w:sz w:val="26"/>
                <w:szCs w:val="26"/>
                <w:lang w:bidi="th-TH"/>
              </w:rPr>
            </w:pPr>
            <w:r>
              <w:rPr>
                <w:rFonts w:ascii="CordiaUPC" w:hAnsi="CordiaUPC" w:cs="CordiaUPC"/>
                <w:sz w:val="26"/>
                <w:szCs w:val="26"/>
                <w:lang w:bidi="th-TH"/>
              </w:rPr>
              <w:t>-</w:t>
            </w:r>
          </w:p>
        </w:tc>
        <w:tc>
          <w:tcPr>
            <w:tcW w:w="1080" w:type="dxa"/>
            <w:vAlign w:val="bottom"/>
          </w:tcPr>
          <w:p w14:paraId="6DBE5265" w14:textId="4D6471B1" w:rsidR="00B668E6" w:rsidRPr="002F023D" w:rsidRDefault="00B668E6" w:rsidP="00B668E6">
            <w:pPr>
              <w:tabs>
                <w:tab w:val="decimal" w:pos="771"/>
              </w:tabs>
              <w:spacing w:line="220" w:lineRule="exact"/>
              <w:ind w:right="72"/>
              <w:jc w:val="center"/>
              <w:rPr>
                <w:rFonts w:ascii="CordiaUPC" w:hAnsi="CordiaUPC" w:cs="CordiaUPC"/>
                <w:sz w:val="26"/>
                <w:szCs w:val="26"/>
                <w:lang w:bidi="th-TH"/>
              </w:rPr>
            </w:pPr>
            <w:r>
              <w:rPr>
                <w:rFonts w:ascii="CordiaUPC" w:hAnsi="CordiaUPC" w:cs="CordiaUPC"/>
                <w:sz w:val="26"/>
                <w:szCs w:val="26"/>
                <w:lang w:bidi="th-TH"/>
              </w:rPr>
              <w:t>-</w:t>
            </w:r>
          </w:p>
        </w:tc>
        <w:tc>
          <w:tcPr>
            <w:tcW w:w="1080" w:type="dxa"/>
            <w:vAlign w:val="bottom"/>
          </w:tcPr>
          <w:p w14:paraId="396BD238" w14:textId="216A6640" w:rsidR="00B668E6" w:rsidRPr="002F023D" w:rsidRDefault="00B668E6" w:rsidP="00974186">
            <w:pPr>
              <w:tabs>
                <w:tab w:val="decimal" w:pos="703"/>
              </w:tabs>
              <w:spacing w:line="220" w:lineRule="exact"/>
              <w:ind w:right="72"/>
              <w:rPr>
                <w:rFonts w:ascii="CordiaUPC" w:hAnsi="CordiaUPC" w:cs="CordiaUPC"/>
                <w:sz w:val="26"/>
                <w:szCs w:val="26"/>
                <w:lang w:bidi="th-TH"/>
              </w:rPr>
            </w:pPr>
            <w:r>
              <w:rPr>
                <w:rFonts w:ascii="CordiaUPC" w:hAnsi="CordiaUPC" w:cs="CordiaUPC"/>
                <w:sz w:val="26"/>
                <w:szCs w:val="26"/>
                <w:lang w:bidi="th-TH"/>
              </w:rPr>
              <w:t>14,105</w:t>
            </w:r>
          </w:p>
        </w:tc>
        <w:tc>
          <w:tcPr>
            <w:tcW w:w="1170" w:type="dxa"/>
            <w:vAlign w:val="bottom"/>
          </w:tcPr>
          <w:p w14:paraId="786C8CFA" w14:textId="09E15BA7" w:rsidR="00B668E6" w:rsidRPr="002F023D" w:rsidRDefault="00B668E6" w:rsidP="00974186">
            <w:pPr>
              <w:tabs>
                <w:tab w:val="decimal" w:pos="7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260" w:type="dxa"/>
            <w:vAlign w:val="bottom"/>
          </w:tcPr>
          <w:p w14:paraId="77693C77" w14:textId="2585C433" w:rsidR="00B668E6" w:rsidRPr="002F023D" w:rsidRDefault="00B668E6" w:rsidP="00974186">
            <w:pP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260" w:type="dxa"/>
            <w:vAlign w:val="bottom"/>
          </w:tcPr>
          <w:p w14:paraId="1B41A5EE" w14:textId="17C4AAA7" w:rsidR="00B668E6" w:rsidRPr="002F023D" w:rsidRDefault="00B668E6" w:rsidP="00974186">
            <w:pPr>
              <w:tabs>
                <w:tab w:val="decimal" w:pos="886"/>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170" w:type="dxa"/>
            <w:vAlign w:val="bottom"/>
          </w:tcPr>
          <w:p w14:paraId="40876950" w14:textId="6ED37F23" w:rsidR="00B668E6" w:rsidRPr="002F023D" w:rsidRDefault="00B668E6" w:rsidP="00974186">
            <w:pP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350" w:type="dxa"/>
            <w:vAlign w:val="bottom"/>
          </w:tcPr>
          <w:p w14:paraId="25DFF157" w14:textId="42C163F1" w:rsidR="00B668E6" w:rsidRPr="002F023D" w:rsidRDefault="00B668E6" w:rsidP="00974186">
            <w:pPr>
              <w:tabs>
                <w:tab w:val="decimal" w:pos="876"/>
              </w:tabs>
              <w:spacing w:line="220" w:lineRule="exact"/>
              <w:ind w:right="72"/>
              <w:rPr>
                <w:rFonts w:ascii="CordiaUPC" w:hAnsi="CordiaUPC" w:cs="CordiaUPC"/>
                <w:sz w:val="26"/>
                <w:szCs w:val="26"/>
                <w:lang w:bidi="th-TH"/>
              </w:rPr>
            </w:pPr>
            <w:r>
              <w:rPr>
                <w:rFonts w:ascii="CordiaUPC" w:hAnsi="CordiaUPC" w:cs="CordiaUPC"/>
                <w:sz w:val="26"/>
                <w:szCs w:val="26"/>
                <w:lang w:bidi="th-TH"/>
              </w:rPr>
              <w:t>14,105</w:t>
            </w:r>
          </w:p>
        </w:tc>
      </w:tr>
      <w:tr w:rsidR="00974186" w:rsidRPr="003E74D8" w14:paraId="675EFFBA" w14:textId="77777777" w:rsidTr="00974186">
        <w:tc>
          <w:tcPr>
            <w:tcW w:w="1890" w:type="dxa"/>
          </w:tcPr>
          <w:p w14:paraId="273B8DAA" w14:textId="77777777" w:rsidR="00B668E6" w:rsidRPr="002F023D" w:rsidRDefault="00B668E6" w:rsidP="00B668E6">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2F023D">
              <w:rPr>
                <w:rFonts w:ascii="CordiaUPC" w:eastAsia="AngsanaNew" w:hAnsi="CordiaUPC" w:cs="CordiaUPC" w:hint="cs"/>
                <w:sz w:val="26"/>
                <w:szCs w:val="26"/>
                <w:lang w:val="en-US" w:eastAsia="en-GB"/>
              </w:rPr>
              <w:t>Computer software</w:t>
            </w:r>
          </w:p>
        </w:tc>
        <w:tc>
          <w:tcPr>
            <w:tcW w:w="1260" w:type="dxa"/>
            <w:vAlign w:val="bottom"/>
          </w:tcPr>
          <w:p w14:paraId="32B67286" w14:textId="1023E2B4" w:rsidR="00B668E6" w:rsidRPr="002F023D" w:rsidRDefault="00B668E6" w:rsidP="00974186">
            <w:pPr>
              <w:tabs>
                <w:tab w:val="decimal" w:pos="880"/>
              </w:tabs>
              <w:spacing w:line="220" w:lineRule="exact"/>
              <w:ind w:right="72"/>
              <w:rPr>
                <w:rFonts w:ascii="CordiaUPC" w:hAnsi="CordiaUPC" w:cs="CordiaUPC"/>
                <w:sz w:val="26"/>
                <w:szCs w:val="26"/>
              </w:rPr>
            </w:pPr>
            <w:r w:rsidRPr="002F023D">
              <w:rPr>
                <w:rFonts w:ascii="CordiaUPC" w:hAnsi="CordiaUPC" w:cs="CordiaUPC" w:hint="cs"/>
                <w:sz w:val="26"/>
                <w:szCs w:val="26"/>
                <w:lang w:bidi="th-TH"/>
              </w:rPr>
              <w:t>3,966</w:t>
            </w:r>
          </w:p>
        </w:tc>
        <w:tc>
          <w:tcPr>
            <w:tcW w:w="990" w:type="dxa"/>
            <w:vAlign w:val="bottom"/>
          </w:tcPr>
          <w:p w14:paraId="1C544843" w14:textId="4BBCD82D" w:rsidR="00B668E6" w:rsidRPr="002F023D" w:rsidRDefault="00B668E6" w:rsidP="00B668E6">
            <w:pPr>
              <w:tabs>
                <w:tab w:val="decimal" w:pos="771"/>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10,615</w:t>
            </w:r>
          </w:p>
        </w:tc>
        <w:tc>
          <w:tcPr>
            <w:tcW w:w="990" w:type="dxa"/>
          </w:tcPr>
          <w:p w14:paraId="03F37C08" w14:textId="630A23EB" w:rsidR="00B668E6" w:rsidRPr="002F023D" w:rsidRDefault="00B668E6" w:rsidP="00B668E6">
            <w:pPr>
              <w:tabs>
                <w:tab w:val="decimal" w:pos="610"/>
              </w:tabs>
              <w:spacing w:line="220" w:lineRule="exact"/>
              <w:ind w:right="-112"/>
              <w:rPr>
                <w:rFonts w:ascii="CordiaUPC" w:hAnsi="CordiaUPC" w:cs="CordiaUPC"/>
                <w:sz w:val="26"/>
                <w:szCs w:val="26"/>
                <w:lang w:bidi="th-TH"/>
              </w:rPr>
            </w:pPr>
            <w:r>
              <w:rPr>
                <w:rFonts w:ascii="CordiaUPC" w:hAnsi="CordiaUPC" w:cs="CordiaUPC"/>
                <w:sz w:val="26"/>
                <w:szCs w:val="26"/>
                <w:lang w:bidi="th-TH"/>
              </w:rPr>
              <w:t>6</w:t>
            </w:r>
          </w:p>
        </w:tc>
        <w:tc>
          <w:tcPr>
            <w:tcW w:w="990" w:type="dxa"/>
            <w:vAlign w:val="bottom"/>
          </w:tcPr>
          <w:p w14:paraId="2EE9E233" w14:textId="1710ECC7" w:rsidR="00B668E6" w:rsidRPr="002F023D" w:rsidRDefault="00B668E6" w:rsidP="00B668E6">
            <w:pPr>
              <w:tabs>
                <w:tab w:val="decimal" w:pos="596"/>
              </w:tabs>
              <w:spacing w:line="220" w:lineRule="exact"/>
              <w:jc w:val="center"/>
              <w:rPr>
                <w:rFonts w:ascii="CordiaUPC" w:hAnsi="CordiaUPC" w:cs="CordiaUPC"/>
                <w:sz w:val="26"/>
                <w:szCs w:val="26"/>
                <w:lang w:bidi="th-TH"/>
              </w:rPr>
            </w:pPr>
            <w:r w:rsidRPr="00891682">
              <w:rPr>
                <w:rFonts w:ascii="CordiaUPC" w:hAnsi="CordiaUPC" w:cs="CordiaUPC"/>
                <w:sz w:val="26"/>
                <w:szCs w:val="26"/>
                <w:lang w:bidi="th-TH"/>
              </w:rPr>
              <w:t>(3,566)</w:t>
            </w:r>
          </w:p>
        </w:tc>
        <w:tc>
          <w:tcPr>
            <w:tcW w:w="1080" w:type="dxa"/>
            <w:vAlign w:val="bottom"/>
          </w:tcPr>
          <w:p w14:paraId="5D978735" w14:textId="7F58522D" w:rsidR="00B668E6" w:rsidRPr="002F023D" w:rsidRDefault="00B668E6" w:rsidP="00B668E6">
            <w:pPr>
              <w:tabs>
                <w:tab w:val="decimal" w:pos="771"/>
              </w:tabs>
              <w:spacing w:line="220" w:lineRule="exact"/>
              <w:ind w:right="72"/>
              <w:jc w:val="center"/>
              <w:rPr>
                <w:rFonts w:ascii="CordiaUPC" w:hAnsi="CordiaUPC" w:cs="CordiaUPC"/>
                <w:sz w:val="26"/>
                <w:szCs w:val="26"/>
                <w:lang w:bidi="th-TH"/>
              </w:rPr>
            </w:pPr>
            <w:r>
              <w:rPr>
                <w:rFonts w:ascii="CordiaUPC" w:hAnsi="CordiaUPC" w:cs="CordiaUPC"/>
                <w:sz w:val="26"/>
                <w:szCs w:val="26"/>
                <w:lang w:bidi="th-TH"/>
              </w:rPr>
              <w:t>614</w:t>
            </w:r>
          </w:p>
        </w:tc>
        <w:tc>
          <w:tcPr>
            <w:tcW w:w="1080" w:type="dxa"/>
            <w:vAlign w:val="bottom"/>
          </w:tcPr>
          <w:p w14:paraId="192ADD70" w14:textId="7A5577EA" w:rsidR="00B668E6" w:rsidRPr="002F023D" w:rsidRDefault="00B668E6" w:rsidP="00974186">
            <w:pPr>
              <w:tabs>
                <w:tab w:val="decimal" w:pos="703"/>
              </w:tabs>
              <w:spacing w:line="220" w:lineRule="exact"/>
              <w:ind w:right="72"/>
              <w:rPr>
                <w:rFonts w:ascii="CordiaUPC" w:hAnsi="CordiaUPC" w:cs="CordiaUPC"/>
                <w:sz w:val="26"/>
                <w:szCs w:val="26"/>
                <w:lang w:bidi="th-TH"/>
              </w:rPr>
            </w:pPr>
            <w:r>
              <w:rPr>
                <w:rFonts w:ascii="CordiaUPC" w:hAnsi="CordiaUPC" w:cs="CordiaUPC"/>
                <w:sz w:val="26"/>
                <w:szCs w:val="26"/>
                <w:lang w:bidi="th-TH"/>
              </w:rPr>
              <w:t>7,669</w:t>
            </w:r>
          </w:p>
        </w:tc>
        <w:tc>
          <w:tcPr>
            <w:tcW w:w="1170" w:type="dxa"/>
            <w:vAlign w:val="bottom"/>
          </w:tcPr>
          <w:p w14:paraId="1C7DDBB8" w14:textId="3BE637AE" w:rsidR="00B668E6" w:rsidRPr="002F023D" w:rsidRDefault="00B668E6" w:rsidP="00974186">
            <w:pPr>
              <w:tabs>
                <w:tab w:val="decimal" w:pos="7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(6,649)</w:t>
            </w:r>
          </w:p>
        </w:tc>
        <w:tc>
          <w:tcPr>
            <w:tcW w:w="1260" w:type="dxa"/>
            <w:vAlign w:val="bottom"/>
          </w:tcPr>
          <w:p w14:paraId="2362E701" w14:textId="09F2E8CE" w:rsidR="00B668E6" w:rsidRPr="002F023D" w:rsidRDefault="00B668E6" w:rsidP="00974186">
            <w:pP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(761)</w:t>
            </w:r>
          </w:p>
        </w:tc>
        <w:tc>
          <w:tcPr>
            <w:tcW w:w="1260" w:type="dxa"/>
            <w:vAlign w:val="bottom"/>
          </w:tcPr>
          <w:p w14:paraId="2444DDF1" w14:textId="46D9CB1A" w:rsidR="00B668E6" w:rsidRPr="002F023D" w:rsidRDefault="00B668E6" w:rsidP="00974186">
            <w:pPr>
              <w:tabs>
                <w:tab w:val="decimal" w:pos="886"/>
              </w:tabs>
              <w:spacing w:line="220" w:lineRule="exact"/>
              <w:ind w:right="72"/>
              <w:rPr>
                <w:rFonts w:ascii="CordiaUPC" w:hAnsi="CordiaUPC" w:cs="CordiaUPC"/>
                <w:sz w:val="26"/>
                <w:szCs w:val="26"/>
                <w:lang w:bidi="th-TH"/>
              </w:rPr>
            </w:pPr>
            <w:r>
              <w:rPr>
                <w:rFonts w:ascii="CordiaUPC" w:hAnsi="CordiaUPC" w:cs="CordiaUPC"/>
                <w:sz w:val="26"/>
                <w:szCs w:val="26"/>
                <w:lang w:bidi="th-TH"/>
              </w:rPr>
              <w:t>3,585</w:t>
            </w:r>
          </w:p>
        </w:tc>
        <w:tc>
          <w:tcPr>
            <w:tcW w:w="1170" w:type="dxa"/>
            <w:vAlign w:val="bottom"/>
          </w:tcPr>
          <w:p w14:paraId="01033275" w14:textId="475DBDBA" w:rsidR="00B668E6" w:rsidRPr="002F023D" w:rsidRDefault="008F22BC" w:rsidP="00974186">
            <w:pP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w:t>
            </w:r>
            <w:r w:rsidR="00B668E6">
              <w:rPr>
                <w:rFonts w:ascii="CordiaUPC" w:hAnsi="CordiaUPC" w:cs="CordiaUPC"/>
                <w:sz w:val="26"/>
                <w:szCs w:val="26"/>
                <w:lang w:bidi="th-TH"/>
              </w:rPr>
              <w:t>3,825</w:t>
            </w:r>
            <w:r>
              <w:rPr>
                <w:rFonts w:ascii="CordiaUPC" w:hAnsi="CordiaUPC" w:cs="CordiaUPC"/>
                <w:sz w:val="26"/>
                <w:szCs w:val="26"/>
                <w:lang w:bidi="th-TH"/>
              </w:rPr>
              <w:t>)</w:t>
            </w:r>
          </w:p>
        </w:tc>
        <w:tc>
          <w:tcPr>
            <w:tcW w:w="1350" w:type="dxa"/>
            <w:vAlign w:val="bottom"/>
          </w:tcPr>
          <w:p w14:paraId="72B3660D" w14:textId="4CE80DE2" w:rsidR="00B668E6" w:rsidRPr="002F023D" w:rsidRDefault="00B668E6" w:rsidP="00974186">
            <w:pPr>
              <w:tabs>
                <w:tab w:val="decimal" w:pos="876"/>
              </w:tabs>
              <w:spacing w:line="220" w:lineRule="exact"/>
              <w:ind w:right="72"/>
              <w:rPr>
                <w:rFonts w:ascii="CordiaUPC" w:hAnsi="CordiaUPC" w:cs="CordiaUPC"/>
                <w:sz w:val="26"/>
                <w:szCs w:val="26"/>
                <w:lang w:bidi="th-TH"/>
              </w:rPr>
            </w:pPr>
            <w:r>
              <w:rPr>
                <w:rFonts w:ascii="CordiaUPC" w:hAnsi="CordiaUPC" w:cs="CordiaUPC"/>
                <w:sz w:val="26"/>
                <w:szCs w:val="26"/>
                <w:lang w:bidi="th-TH"/>
              </w:rPr>
              <w:t>3,844</w:t>
            </w:r>
          </w:p>
        </w:tc>
      </w:tr>
      <w:tr w:rsidR="00974186" w:rsidRPr="003E74D8" w14:paraId="685B387F" w14:textId="77777777" w:rsidTr="00974186">
        <w:tc>
          <w:tcPr>
            <w:tcW w:w="1890" w:type="dxa"/>
          </w:tcPr>
          <w:p w14:paraId="42856374" w14:textId="77777777" w:rsidR="00B668E6" w:rsidRPr="002F023D" w:rsidRDefault="00B668E6" w:rsidP="00B668E6">
            <w:pPr>
              <w:spacing w:line="220" w:lineRule="exact"/>
              <w:ind w:left="90" w:right="-18" w:hanging="108"/>
              <w:rPr>
                <w:rFonts w:ascii="CordiaUPC" w:hAnsi="CordiaUPC" w:cs="CordiaUPC"/>
                <w:sz w:val="26"/>
                <w:szCs w:val="26"/>
                <w:rtl/>
                <w:cs/>
                <w:lang w:val="en-US"/>
              </w:rPr>
            </w:pPr>
            <w:r w:rsidRPr="002F023D">
              <w:rPr>
                <w:rFonts w:ascii="CordiaUPC" w:hAnsi="CordiaUPC" w:cs="CordiaUPC" w:hint="cs"/>
                <w:sz w:val="26"/>
                <w:szCs w:val="26"/>
                <w:lang w:val="en-US"/>
              </w:rPr>
              <w:t>Computer software under development</w:t>
            </w:r>
          </w:p>
        </w:tc>
        <w:tc>
          <w:tcPr>
            <w:tcW w:w="1260" w:type="dxa"/>
            <w:vAlign w:val="bottom"/>
          </w:tcPr>
          <w:p w14:paraId="12452DAA" w14:textId="7D6965FF" w:rsidR="00B668E6" w:rsidRPr="002F023D" w:rsidRDefault="00B668E6" w:rsidP="00974186">
            <w:pPr>
              <w:tabs>
                <w:tab w:val="decimal" w:pos="880"/>
              </w:tabs>
              <w:spacing w:line="220" w:lineRule="exact"/>
              <w:ind w:right="72"/>
              <w:rPr>
                <w:rFonts w:ascii="CordiaUPC" w:hAnsi="CordiaUPC" w:cs="CordiaUPC"/>
                <w:sz w:val="26"/>
                <w:szCs w:val="26"/>
              </w:rPr>
            </w:pPr>
            <w:r w:rsidRPr="002F023D">
              <w:rPr>
                <w:rFonts w:ascii="CordiaUPC" w:hAnsi="CordiaUPC" w:cs="CordiaUPC" w:hint="cs"/>
                <w:sz w:val="26"/>
                <w:szCs w:val="26"/>
                <w:lang w:bidi="th-TH"/>
              </w:rPr>
              <w:t>746</w:t>
            </w:r>
          </w:p>
        </w:tc>
        <w:tc>
          <w:tcPr>
            <w:tcW w:w="990" w:type="dxa"/>
            <w:vAlign w:val="bottom"/>
          </w:tcPr>
          <w:p w14:paraId="02F5820B" w14:textId="4F7AF21B" w:rsidR="00B668E6" w:rsidRPr="002F023D" w:rsidRDefault="00B668E6" w:rsidP="00B668E6">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lang w:bidi="th-TH"/>
              </w:rPr>
              <w:t>746</w:t>
            </w:r>
          </w:p>
        </w:tc>
        <w:tc>
          <w:tcPr>
            <w:tcW w:w="990" w:type="dxa"/>
          </w:tcPr>
          <w:p w14:paraId="56BFA694" w14:textId="77777777" w:rsidR="00B668E6" w:rsidRDefault="00B668E6" w:rsidP="00B668E6">
            <w:pPr>
              <w:tabs>
                <w:tab w:val="decimal" w:pos="610"/>
              </w:tabs>
              <w:spacing w:line="220" w:lineRule="exact"/>
              <w:ind w:right="-112"/>
              <w:rPr>
                <w:rFonts w:ascii="CordiaUPC" w:hAnsi="CordiaUPC" w:cs="CordiaUPC"/>
                <w:sz w:val="26"/>
                <w:szCs w:val="26"/>
                <w:lang w:bidi="th-TH"/>
              </w:rPr>
            </w:pPr>
          </w:p>
          <w:p w14:paraId="2012141C" w14:textId="116657C8" w:rsidR="00B668E6" w:rsidRPr="002F023D" w:rsidRDefault="00B668E6" w:rsidP="00B668E6">
            <w:pPr>
              <w:tabs>
                <w:tab w:val="decimal" w:pos="610"/>
              </w:tabs>
              <w:spacing w:line="220" w:lineRule="exact"/>
              <w:ind w:right="-112"/>
              <w:rPr>
                <w:rFonts w:ascii="CordiaUPC" w:hAnsi="CordiaUPC" w:cs="CordiaUPC"/>
                <w:sz w:val="26"/>
                <w:szCs w:val="26"/>
                <w:lang w:bidi="th-TH"/>
              </w:rPr>
            </w:pPr>
            <w:r>
              <w:rPr>
                <w:rFonts w:ascii="CordiaUPC" w:hAnsi="CordiaUPC" w:cs="CordiaUPC"/>
                <w:sz w:val="26"/>
                <w:szCs w:val="26"/>
                <w:lang w:bidi="th-TH"/>
              </w:rPr>
              <w:t>921</w:t>
            </w:r>
          </w:p>
        </w:tc>
        <w:tc>
          <w:tcPr>
            <w:tcW w:w="990" w:type="dxa"/>
            <w:vAlign w:val="bottom"/>
          </w:tcPr>
          <w:p w14:paraId="709A466B" w14:textId="1E42493B" w:rsidR="00B668E6" w:rsidRPr="002F023D" w:rsidRDefault="00B668E6" w:rsidP="00B668E6">
            <w:pPr>
              <w:tabs>
                <w:tab w:val="decimal" w:pos="596"/>
              </w:tabs>
              <w:spacing w:line="220" w:lineRule="exact"/>
              <w:jc w:val="center"/>
              <w:rPr>
                <w:rFonts w:ascii="CordiaUPC" w:hAnsi="CordiaUPC" w:cs="CordiaUPC"/>
                <w:sz w:val="26"/>
                <w:szCs w:val="26"/>
                <w:lang w:bidi="th-TH"/>
              </w:rPr>
            </w:pPr>
            <w:r>
              <w:rPr>
                <w:rFonts w:ascii="CordiaUPC" w:hAnsi="CordiaUPC" w:cs="CordiaUPC"/>
                <w:sz w:val="26"/>
                <w:szCs w:val="26"/>
                <w:lang w:bidi="th-TH"/>
              </w:rPr>
              <w:t>(106)</w:t>
            </w:r>
          </w:p>
        </w:tc>
        <w:tc>
          <w:tcPr>
            <w:tcW w:w="1080" w:type="dxa"/>
            <w:vAlign w:val="bottom"/>
          </w:tcPr>
          <w:p w14:paraId="698C6550" w14:textId="70003166" w:rsidR="00B668E6" w:rsidRPr="002F023D" w:rsidRDefault="00B668E6" w:rsidP="00B668E6">
            <w:pPr>
              <w:tabs>
                <w:tab w:val="decimal" w:pos="771"/>
              </w:tabs>
              <w:spacing w:line="220" w:lineRule="exact"/>
              <w:ind w:right="72"/>
              <w:jc w:val="center"/>
              <w:rPr>
                <w:rFonts w:ascii="CordiaUPC" w:hAnsi="CordiaUPC" w:cs="CordiaUPC"/>
                <w:sz w:val="26"/>
                <w:szCs w:val="26"/>
                <w:lang w:bidi="th-TH"/>
              </w:rPr>
            </w:pPr>
            <w:r>
              <w:rPr>
                <w:rFonts w:ascii="CordiaUPC" w:hAnsi="CordiaUPC" w:cs="CordiaUPC"/>
                <w:sz w:val="26"/>
                <w:szCs w:val="26"/>
                <w:lang w:bidi="th-TH"/>
              </w:rPr>
              <w:t>(627)</w:t>
            </w:r>
          </w:p>
        </w:tc>
        <w:tc>
          <w:tcPr>
            <w:tcW w:w="1080" w:type="dxa"/>
            <w:vAlign w:val="bottom"/>
          </w:tcPr>
          <w:p w14:paraId="4A17A460" w14:textId="52741582" w:rsidR="00B668E6" w:rsidRPr="002F023D" w:rsidRDefault="00B668E6" w:rsidP="00974186">
            <w:pPr>
              <w:tabs>
                <w:tab w:val="decimal" w:pos="703"/>
              </w:tabs>
              <w:spacing w:line="220" w:lineRule="exact"/>
              <w:ind w:right="72"/>
              <w:rPr>
                <w:rFonts w:ascii="CordiaUPC" w:hAnsi="CordiaUPC" w:cs="CordiaUPC"/>
                <w:sz w:val="26"/>
                <w:szCs w:val="26"/>
                <w:lang w:bidi="th-TH"/>
              </w:rPr>
            </w:pPr>
            <w:r>
              <w:rPr>
                <w:rFonts w:ascii="CordiaUPC" w:hAnsi="CordiaUPC" w:cs="CordiaUPC"/>
                <w:sz w:val="26"/>
                <w:szCs w:val="26"/>
                <w:lang w:bidi="th-TH"/>
              </w:rPr>
              <w:t>934</w:t>
            </w:r>
          </w:p>
        </w:tc>
        <w:tc>
          <w:tcPr>
            <w:tcW w:w="1170" w:type="dxa"/>
            <w:vAlign w:val="bottom"/>
          </w:tcPr>
          <w:p w14:paraId="0809C973" w14:textId="4A69F504" w:rsidR="00B668E6" w:rsidRPr="002F023D" w:rsidRDefault="00B668E6" w:rsidP="00974186">
            <w:pPr>
              <w:tabs>
                <w:tab w:val="decimal" w:pos="703"/>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260" w:type="dxa"/>
            <w:vAlign w:val="bottom"/>
          </w:tcPr>
          <w:p w14:paraId="7A81FAB2" w14:textId="5DE97DA8" w:rsidR="00B668E6" w:rsidRPr="002F023D" w:rsidRDefault="00B668E6" w:rsidP="00974186">
            <w:pP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260" w:type="dxa"/>
            <w:vAlign w:val="bottom"/>
          </w:tcPr>
          <w:p w14:paraId="677B6829" w14:textId="618682C0" w:rsidR="00B668E6" w:rsidRPr="002F023D" w:rsidRDefault="00B668E6" w:rsidP="00974186">
            <w:pPr>
              <w:tabs>
                <w:tab w:val="decimal" w:pos="886"/>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170" w:type="dxa"/>
            <w:vAlign w:val="bottom"/>
          </w:tcPr>
          <w:p w14:paraId="0457E383" w14:textId="0052EF19" w:rsidR="00B668E6" w:rsidRPr="002F023D" w:rsidRDefault="00B668E6" w:rsidP="00974186">
            <w:pP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350" w:type="dxa"/>
            <w:vAlign w:val="bottom"/>
          </w:tcPr>
          <w:p w14:paraId="3ABFBA4F" w14:textId="08AB426A" w:rsidR="00B668E6" w:rsidRPr="002F023D" w:rsidRDefault="00B668E6" w:rsidP="00974186">
            <w:pPr>
              <w:tabs>
                <w:tab w:val="decimal" w:pos="876"/>
              </w:tabs>
              <w:spacing w:line="220" w:lineRule="exact"/>
              <w:ind w:right="72"/>
              <w:rPr>
                <w:rFonts w:ascii="CordiaUPC" w:hAnsi="CordiaUPC" w:cs="CordiaUPC"/>
                <w:sz w:val="26"/>
                <w:szCs w:val="26"/>
                <w:lang w:bidi="th-TH"/>
              </w:rPr>
            </w:pPr>
            <w:r>
              <w:rPr>
                <w:rFonts w:ascii="CordiaUPC" w:hAnsi="CordiaUPC" w:cs="CordiaUPC"/>
                <w:sz w:val="26"/>
                <w:szCs w:val="26"/>
                <w:lang w:bidi="th-TH"/>
              </w:rPr>
              <w:t>934</w:t>
            </w:r>
          </w:p>
        </w:tc>
      </w:tr>
      <w:tr w:rsidR="00974186" w:rsidRPr="003E74D8" w14:paraId="7EEFAC89" w14:textId="77777777" w:rsidTr="00974186">
        <w:tc>
          <w:tcPr>
            <w:tcW w:w="1890" w:type="dxa"/>
          </w:tcPr>
          <w:p w14:paraId="2C938E64" w14:textId="79AACD4B" w:rsidR="00B668E6" w:rsidRPr="002F023D" w:rsidRDefault="00B668E6" w:rsidP="00B668E6">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 xml:space="preserve">Right-of-use </w:t>
            </w:r>
            <w:r w:rsidRPr="002F023D">
              <w:rPr>
                <w:rFonts w:ascii="CordiaUPC" w:hAnsi="CordiaUPC" w:cs="CordiaUPC" w:hint="cs"/>
                <w:spacing w:val="-4"/>
                <w:sz w:val="26"/>
                <w:szCs w:val="26"/>
                <w:lang w:val="en-US"/>
              </w:rPr>
              <w:t>assets - software</w:t>
            </w:r>
          </w:p>
        </w:tc>
        <w:tc>
          <w:tcPr>
            <w:tcW w:w="1260" w:type="dxa"/>
            <w:vAlign w:val="bottom"/>
          </w:tcPr>
          <w:p w14:paraId="33CA4FFF" w14:textId="2D1F960E" w:rsidR="00B668E6" w:rsidRPr="002F023D" w:rsidRDefault="00B668E6" w:rsidP="00974186">
            <w:pPr>
              <w:tabs>
                <w:tab w:val="decimal" w:pos="880"/>
              </w:tabs>
              <w:spacing w:line="220" w:lineRule="exact"/>
              <w:ind w:right="72"/>
              <w:rPr>
                <w:rFonts w:ascii="CordiaUPC" w:hAnsi="CordiaUPC" w:cs="CordiaUPC"/>
                <w:sz w:val="26"/>
                <w:szCs w:val="26"/>
              </w:rPr>
            </w:pPr>
            <w:r w:rsidRPr="002F023D">
              <w:rPr>
                <w:rFonts w:ascii="CordiaUPC" w:hAnsi="CordiaUPC" w:cs="CordiaUPC" w:hint="cs"/>
                <w:sz w:val="26"/>
                <w:szCs w:val="26"/>
                <w:lang w:bidi="th-TH"/>
              </w:rPr>
              <w:t>48</w:t>
            </w:r>
          </w:p>
        </w:tc>
        <w:tc>
          <w:tcPr>
            <w:tcW w:w="990" w:type="dxa"/>
            <w:vAlign w:val="bottom"/>
          </w:tcPr>
          <w:p w14:paraId="736BAFEB" w14:textId="2FCC6C1F" w:rsidR="00B668E6" w:rsidRPr="002F023D" w:rsidRDefault="00B668E6" w:rsidP="00B668E6">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lang w:bidi="th-TH"/>
              </w:rPr>
              <w:t>112</w:t>
            </w:r>
          </w:p>
        </w:tc>
        <w:tc>
          <w:tcPr>
            <w:tcW w:w="990" w:type="dxa"/>
          </w:tcPr>
          <w:p w14:paraId="0F2845B4" w14:textId="77777777" w:rsidR="00B668E6" w:rsidRDefault="00B668E6" w:rsidP="00B668E6">
            <w:pPr>
              <w:tabs>
                <w:tab w:val="decimal" w:pos="610"/>
              </w:tabs>
              <w:spacing w:line="220" w:lineRule="exact"/>
              <w:ind w:right="-112"/>
              <w:rPr>
                <w:rFonts w:ascii="CordiaUPC" w:hAnsi="CordiaUPC" w:cs="CordiaUPC"/>
                <w:sz w:val="26"/>
                <w:szCs w:val="26"/>
                <w:lang w:bidi="th-TH"/>
              </w:rPr>
            </w:pPr>
          </w:p>
          <w:p w14:paraId="50FE2446" w14:textId="1706CE6E" w:rsidR="00B668E6" w:rsidRPr="002F023D" w:rsidRDefault="00B668E6" w:rsidP="00B668E6">
            <w:pPr>
              <w:tabs>
                <w:tab w:val="decimal" w:pos="610"/>
              </w:tabs>
              <w:spacing w:line="220" w:lineRule="exact"/>
              <w:ind w:right="-112"/>
              <w:rPr>
                <w:rFonts w:ascii="CordiaUPC" w:hAnsi="CordiaUPC" w:cs="CordiaUPC"/>
                <w:sz w:val="26"/>
                <w:szCs w:val="26"/>
                <w:lang w:bidi="th-TH"/>
              </w:rPr>
            </w:pPr>
            <w:r>
              <w:rPr>
                <w:rFonts w:ascii="CordiaUPC" w:hAnsi="CordiaUPC" w:cs="CordiaUPC"/>
                <w:sz w:val="26"/>
                <w:szCs w:val="26"/>
                <w:lang w:bidi="th-TH"/>
              </w:rPr>
              <w:t>209</w:t>
            </w:r>
          </w:p>
        </w:tc>
        <w:tc>
          <w:tcPr>
            <w:tcW w:w="990" w:type="dxa"/>
            <w:vAlign w:val="bottom"/>
          </w:tcPr>
          <w:p w14:paraId="40C277EF" w14:textId="7B2A02BC" w:rsidR="00B668E6" w:rsidRPr="002F023D" w:rsidRDefault="00B668E6" w:rsidP="00B668E6">
            <w:pPr>
              <w:tabs>
                <w:tab w:val="decimal" w:pos="596"/>
              </w:tabs>
              <w:spacing w:line="220" w:lineRule="exact"/>
              <w:jc w:val="center"/>
              <w:rPr>
                <w:rFonts w:ascii="CordiaUPC" w:hAnsi="CordiaUPC" w:cs="CordiaUPC"/>
                <w:sz w:val="26"/>
                <w:szCs w:val="26"/>
                <w:lang w:bidi="th-TH"/>
              </w:rPr>
            </w:pPr>
            <w:r>
              <w:rPr>
                <w:rFonts w:ascii="CordiaUPC" w:hAnsi="CordiaUPC" w:cs="CordiaUPC"/>
                <w:sz w:val="26"/>
                <w:szCs w:val="26"/>
                <w:lang w:bidi="th-TH"/>
              </w:rPr>
              <w:t>-</w:t>
            </w:r>
          </w:p>
        </w:tc>
        <w:tc>
          <w:tcPr>
            <w:tcW w:w="1080" w:type="dxa"/>
            <w:vAlign w:val="bottom"/>
          </w:tcPr>
          <w:p w14:paraId="7F7FD1E1" w14:textId="15B7F005" w:rsidR="00B668E6" w:rsidRPr="002F023D" w:rsidRDefault="00B668E6" w:rsidP="00B668E6">
            <w:pPr>
              <w:tabs>
                <w:tab w:val="decimal" w:pos="771"/>
              </w:tabs>
              <w:spacing w:line="220" w:lineRule="exact"/>
              <w:ind w:right="72"/>
              <w:jc w:val="center"/>
              <w:rPr>
                <w:rFonts w:ascii="CordiaUPC" w:hAnsi="CordiaUPC" w:cs="CordiaUPC"/>
                <w:sz w:val="26"/>
                <w:szCs w:val="26"/>
                <w:lang w:bidi="th-TH"/>
              </w:rPr>
            </w:pPr>
            <w:r>
              <w:rPr>
                <w:rFonts w:ascii="CordiaUPC" w:hAnsi="CordiaUPC" w:cs="CordiaUPC"/>
                <w:sz w:val="26"/>
                <w:szCs w:val="26"/>
                <w:lang w:bidi="th-TH"/>
              </w:rPr>
              <w:t>-</w:t>
            </w:r>
          </w:p>
        </w:tc>
        <w:tc>
          <w:tcPr>
            <w:tcW w:w="1080" w:type="dxa"/>
            <w:vAlign w:val="bottom"/>
          </w:tcPr>
          <w:p w14:paraId="65A39E92" w14:textId="4C7F9DE6" w:rsidR="00B668E6" w:rsidRPr="002F023D" w:rsidRDefault="00B668E6" w:rsidP="00974186">
            <w:pPr>
              <w:tabs>
                <w:tab w:val="decimal" w:pos="703"/>
              </w:tabs>
              <w:spacing w:line="220" w:lineRule="exact"/>
              <w:ind w:right="72"/>
              <w:rPr>
                <w:rFonts w:ascii="CordiaUPC" w:hAnsi="CordiaUPC" w:cs="CordiaUPC"/>
                <w:sz w:val="26"/>
                <w:szCs w:val="26"/>
                <w:lang w:bidi="th-TH"/>
              </w:rPr>
            </w:pPr>
            <w:r>
              <w:rPr>
                <w:rFonts w:ascii="CordiaUPC" w:hAnsi="CordiaUPC" w:cs="CordiaUPC"/>
                <w:sz w:val="26"/>
                <w:szCs w:val="26"/>
                <w:lang w:bidi="th-TH"/>
              </w:rPr>
              <w:t>321</w:t>
            </w:r>
          </w:p>
        </w:tc>
        <w:tc>
          <w:tcPr>
            <w:tcW w:w="1170" w:type="dxa"/>
            <w:vAlign w:val="bottom"/>
          </w:tcPr>
          <w:p w14:paraId="51072E5D" w14:textId="56D94F3A" w:rsidR="00B668E6" w:rsidRPr="002F023D" w:rsidRDefault="00B668E6" w:rsidP="00974186">
            <w:pPr>
              <w:tabs>
                <w:tab w:val="decimal" w:pos="7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260" w:type="dxa"/>
            <w:vAlign w:val="bottom"/>
          </w:tcPr>
          <w:p w14:paraId="1B8A9222" w14:textId="69C159A1" w:rsidR="00B668E6" w:rsidRPr="002F023D" w:rsidRDefault="00B668E6" w:rsidP="00974186">
            <w:pP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(54)</w:t>
            </w:r>
          </w:p>
        </w:tc>
        <w:tc>
          <w:tcPr>
            <w:tcW w:w="1260" w:type="dxa"/>
            <w:vAlign w:val="bottom"/>
          </w:tcPr>
          <w:p w14:paraId="2E14EEDB" w14:textId="39987577" w:rsidR="00B668E6" w:rsidRPr="002F023D" w:rsidRDefault="00B668E6" w:rsidP="00974186">
            <w:pPr>
              <w:tabs>
                <w:tab w:val="decimal" w:pos="886"/>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170" w:type="dxa"/>
            <w:vAlign w:val="bottom"/>
          </w:tcPr>
          <w:p w14:paraId="741C0C7D" w14:textId="28DF395D" w:rsidR="00B668E6" w:rsidRPr="002F023D" w:rsidRDefault="00B668E6" w:rsidP="00974186">
            <w:pP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(118)</w:t>
            </w:r>
          </w:p>
        </w:tc>
        <w:tc>
          <w:tcPr>
            <w:tcW w:w="1350" w:type="dxa"/>
            <w:vAlign w:val="bottom"/>
          </w:tcPr>
          <w:p w14:paraId="73181BCE" w14:textId="16A8642D" w:rsidR="00B668E6" w:rsidRPr="002F023D" w:rsidRDefault="00B668E6" w:rsidP="00974186">
            <w:pPr>
              <w:tabs>
                <w:tab w:val="decimal" w:pos="876"/>
              </w:tabs>
              <w:spacing w:line="220" w:lineRule="exact"/>
              <w:ind w:right="72"/>
              <w:rPr>
                <w:rFonts w:ascii="CordiaUPC" w:hAnsi="CordiaUPC" w:cs="CordiaUPC"/>
                <w:sz w:val="26"/>
                <w:szCs w:val="26"/>
                <w:lang w:bidi="th-TH"/>
              </w:rPr>
            </w:pPr>
            <w:r>
              <w:rPr>
                <w:rFonts w:ascii="CordiaUPC" w:hAnsi="CordiaUPC" w:cs="CordiaUPC"/>
                <w:sz w:val="26"/>
                <w:szCs w:val="26"/>
                <w:lang w:bidi="th-TH"/>
              </w:rPr>
              <w:t>203</w:t>
            </w:r>
          </w:p>
        </w:tc>
      </w:tr>
      <w:tr w:rsidR="00974186" w:rsidRPr="003E74D8" w14:paraId="10C89039" w14:textId="77777777" w:rsidTr="00974186">
        <w:trPr>
          <w:trHeight w:val="432"/>
        </w:trPr>
        <w:tc>
          <w:tcPr>
            <w:tcW w:w="1890" w:type="dxa"/>
            <w:vAlign w:val="bottom"/>
          </w:tcPr>
          <w:p w14:paraId="0E934B23" w14:textId="77777777" w:rsidR="00B668E6" w:rsidRPr="002F023D" w:rsidRDefault="00B668E6" w:rsidP="00B668E6">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Other intangible assets</w:t>
            </w:r>
          </w:p>
        </w:tc>
        <w:tc>
          <w:tcPr>
            <w:tcW w:w="1260" w:type="dxa"/>
            <w:vAlign w:val="bottom"/>
          </w:tcPr>
          <w:p w14:paraId="43B63FE0" w14:textId="5517DF73" w:rsidR="00B668E6" w:rsidRPr="002F023D" w:rsidRDefault="00B668E6" w:rsidP="00974186">
            <w:pPr>
              <w:pBdr>
                <w:bottom w:val="single" w:sz="4" w:space="1" w:color="auto"/>
              </w:pBdr>
              <w:tabs>
                <w:tab w:val="decimal" w:pos="880"/>
              </w:tabs>
              <w:spacing w:line="220" w:lineRule="exact"/>
              <w:ind w:right="72"/>
              <w:rPr>
                <w:rFonts w:ascii="CordiaUPC" w:hAnsi="CordiaUPC" w:cs="CordiaUPC"/>
                <w:sz w:val="26"/>
                <w:szCs w:val="26"/>
              </w:rPr>
            </w:pPr>
            <w:r w:rsidRPr="002F023D">
              <w:rPr>
                <w:rFonts w:ascii="CordiaUPC" w:hAnsi="CordiaUPC" w:cs="CordiaUPC" w:hint="cs"/>
                <w:sz w:val="26"/>
                <w:szCs w:val="26"/>
                <w:lang w:bidi="th-TH"/>
              </w:rPr>
              <w:t>3,681</w:t>
            </w:r>
          </w:p>
        </w:tc>
        <w:tc>
          <w:tcPr>
            <w:tcW w:w="990" w:type="dxa"/>
            <w:vAlign w:val="bottom"/>
          </w:tcPr>
          <w:p w14:paraId="41BD5D20" w14:textId="0FE41519" w:rsidR="00B668E6" w:rsidRPr="002F023D" w:rsidRDefault="00B668E6" w:rsidP="00B668E6">
            <w:pPr>
              <w:pBdr>
                <w:bottom w:val="single" w:sz="4" w:space="1" w:color="auto"/>
              </w:pBd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lang w:bidi="th-TH"/>
              </w:rPr>
              <w:t>3,964</w:t>
            </w:r>
          </w:p>
        </w:tc>
        <w:tc>
          <w:tcPr>
            <w:tcW w:w="990" w:type="dxa"/>
            <w:vAlign w:val="bottom"/>
          </w:tcPr>
          <w:p w14:paraId="5CFAE14C" w14:textId="3C0A1D26" w:rsidR="00B668E6" w:rsidRPr="002F023D" w:rsidRDefault="00B668E6" w:rsidP="00B668E6">
            <w:pPr>
              <w:pBdr>
                <w:bottom w:val="single" w:sz="4" w:space="1" w:color="auto"/>
              </w:pBdr>
              <w:tabs>
                <w:tab w:val="decimal" w:pos="610"/>
              </w:tabs>
              <w:spacing w:line="220" w:lineRule="exact"/>
              <w:ind w:right="-112"/>
              <w:rPr>
                <w:rFonts w:ascii="CordiaUPC" w:hAnsi="CordiaUPC" w:cs="CordiaUPC"/>
                <w:sz w:val="26"/>
                <w:szCs w:val="26"/>
                <w:lang w:bidi="th-TH"/>
              </w:rPr>
            </w:pPr>
            <w:r>
              <w:rPr>
                <w:rFonts w:ascii="CordiaUPC" w:hAnsi="CordiaUPC" w:cs="CordiaUPC"/>
                <w:sz w:val="26"/>
                <w:szCs w:val="26"/>
                <w:lang w:bidi="th-TH"/>
              </w:rPr>
              <w:t>-</w:t>
            </w:r>
          </w:p>
        </w:tc>
        <w:tc>
          <w:tcPr>
            <w:tcW w:w="990" w:type="dxa"/>
            <w:vAlign w:val="bottom"/>
          </w:tcPr>
          <w:p w14:paraId="1FA21307" w14:textId="6B0D1611" w:rsidR="00B668E6" w:rsidRPr="002F023D" w:rsidRDefault="00B668E6" w:rsidP="00B668E6">
            <w:pPr>
              <w:pBdr>
                <w:bottom w:val="single" w:sz="4" w:space="1" w:color="auto"/>
              </w:pBdr>
              <w:tabs>
                <w:tab w:val="decimal" w:pos="596"/>
              </w:tabs>
              <w:spacing w:line="220" w:lineRule="exact"/>
              <w:jc w:val="center"/>
              <w:rPr>
                <w:rFonts w:ascii="CordiaUPC" w:hAnsi="CordiaUPC" w:cs="CordiaUPC"/>
                <w:sz w:val="26"/>
                <w:szCs w:val="26"/>
                <w:lang w:bidi="th-TH"/>
              </w:rPr>
            </w:pPr>
            <w:r>
              <w:rPr>
                <w:rFonts w:ascii="CordiaUPC" w:hAnsi="CordiaUPC" w:cs="CordiaUPC"/>
                <w:sz w:val="26"/>
                <w:szCs w:val="26"/>
                <w:lang w:bidi="th-TH"/>
              </w:rPr>
              <w:t>-</w:t>
            </w:r>
          </w:p>
        </w:tc>
        <w:tc>
          <w:tcPr>
            <w:tcW w:w="1080" w:type="dxa"/>
            <w:vAlign w:val="bottom"/>
          </w:tcPr>
          <w:p w14:paraId="27C0B508" w14:textId="70146D27" w:rsidR="00B668E6" w:rsidRPr="002F023D" w:rsidRDefault="00B668E6" w:rsidP="00B668E6">
            <w:pPr>
              <w:pBdr>
                <w:bottom w:val="single" w:sz="4" w:space="1" w:color="auto"/>
              </w:pBdr>
              <w:tabs>
                <w:tab w:val="decimal" w:pos="771"/>
              </w:tabs>
              <w:spacing w:line="220" w:lineRule="exact"/>
              <w:ind w:right="72"/>
              <w:jc w:val="center"/>
              <w:rPr>
                <w:rFonts w:ascii="CordiaUPC" w:hAnsi="CordiaUPC" w:cs="CordiaUPC"/>
                <w:sz w:val="26"/>
                <w:szCs w:val="26"/>
                <w:lang w:bidi="th-TH"/>
              </w:rPr>
            </w:pPr>
            <w:r>
              <w:rPr>
                <w:rFonts w:ascii="CordiaUPC" w:hAnsi="CordiaUPC" w:cs="CordiaUPC"/>
                <w:sz w:val="26"/>
                <w:szCs w:val="26"/>
                <w:lang w:bidi="th-TH"/>
              </w:rPr>
              <w:t>-</w:t>
            </w:r>
          </w:p>
        </w:tc>
        <w:tc>
          <w:tcPr>
            <w:tcW w:w="1080" w:type="dxa"/>
            <w:vAlign w:val="bottom"/>
          </w:tcPr>
          <w:p w14:paraId="26EDC44E" w14:textId="5AAC6F6C" w:rsidR="00B668E6" w:rsidRPr="002F023D" w:rsidRDefault="00B668E6" w:rsidP="00974186">
            <w:pPr>
              <w:pBdr>
                <w:bottom w:val="single" w:sz="4" w:space="1" w:color="auto"/>
              </w:pBdr>
              <w:tabs>
                <w:tab w:val="decimal" w:pos="703"/>
              </w:tabs>
              <w:spacing w:line="220" w:lineRule="exact"/>
              <w:ind w:right="72"/>
              <w:rPr>
                <w:rFonts w:ascii="CordiaUPC" w:hAnsi="CordiaUPC" w:cs="CordiaUPC"/>
                <w:sz w:val="26"/>
                <w:szCs w:val="26"/>
                <w:lang w:bidi="th-TH"/>
              </w:rPr>
            </w:pPr>
            <w:r>
              <w:rPr>
                <w:rFonts w:ascii="CordiaUPC" w:hAnsi="CordiaUPC" w:cs="CordiaUPC"/>
                <w:sz w:val="26"/>
                <w:szCs w:val="26"/>
                <w:lang w:bidi="th-TH"/>
              </w:rPr>
              <w:t>3,964</w:t>
            </w:r>
          </w:p>
        </w:tc>
        <w:tc>
          <w:tcPr>
            <w:tcW w:w="1170" w:type="dxa"/>
            <w:vAlign w:val="bottom"/>
          </w:tcPr>
          <w:p w14:paraId="0A90BA5B" w14:textId="243B5E9F" w:rsidR="00B668E6" w:rsidRPr="002F023D" w:rsidRDefault="00B668E6" w:rsidP="00974186">
            <w:pPr>
              <w:pBdr>
                <w:bottom w:val="single" w:sz="4" w:space="1" w:color="auto"/>
              </w:pBdr>
              <w:tabs>
                <w:tab w:val="decimal" w:pos="7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260" w:type="dxa"/>
            <w:vAlign w:val="bottom"/>
          </w:tcPr>
          <w:p w14:paraId="6D49FC9D" w14:textId="14A9D22E" w:rsidR="00B668E6" w:rsidRPr="002F023D" w:rsidRDefault="00B668E6" w:rsidP="00974186">
            <w:pPr>
              <w:pBdr>
                <w:bottom w:val="single" w:sz="4" w:space="1" w:color="auto"/>
              </w:pBd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(142)</w:t>
            </w:r>
          </w:p>
        </w:tc>
        <w:tc>
          <w:tcPr>
            <w:tcW w:w="1260" w:type="dxa"/>
            <w:vAlign w:val="bottom"/>
          </w:tcPr>
          <w:p w14:paraId="4A6CFEC8" w14:textId="51F0EF13" w:rsidR="00B668E6" w:rsidRPr="002F023D" w:rsidRDefault="00B668E6" w:rsidP="00974186">
            <w:pPr>
              <w:pBdr>
                <w:bottom w:val="single" w:sz="4" w:space="1" w:color="auto"/>
              </w:pBdr>
              <w:tabs>
                <w:tab w:val="decimal" w:pos="886"/>
              </w:tabs>
              <w:spacing w:line="220" w:lineRule="exact"/>
              <w:ind w:right="72"/>
              <w:rPr>
                <w:rFonts w:ascii="CordiaUPC" w:hAnsi="CordiaUPC" w:cs="CordiaUPC"/>
                <w:sz w:val="26"/>
                <w:szCs w:val="26"/>
                <w:lang w:bidi="th-TH"/>
              </w:rPr>
            </w:pPr>
            <w:r>
              <w:rPr>
                <w:rFonts w:ascii="CordiaUPC" w:hAnsi="CordiaUPC" w:cs="CordiaUPC"/>
                <w:sz w:val="26"/>
                <w:szCs w:val="26"/>
                <w:lang w:bidi="th-TH"/>
              </w:rPr>
              <w:t>-</w:t>
            </w:r>
          </w:p>
        </w:tc>
        <w:tc>
          <w:tcPr>
            <w:tcW w:w="1170" w:type="dxa"/>
            <w:vAlign w:val="bottom"/>
          </w:tcPr>
          <w:p w14:paraId="52772049" w14:textId="231086DE" w:rsidR="00B668E6" w:rsidRPr="002F023D" w:rsidRDefault="00B668E6" w:rsidP="00974186">
            <w:pPr>
              <w:pBdr>
                <w:bottom w:val="single" w:sz="4" w:space="1" w:color="auto"/>
              </w:pBdr>
              <w:tabs>
                <w:tab w:val="decimal" w:pos="790"/>
              </w:tabs>
              <w:spacing w:line="220" w:lineRule="exact"/>
              <w:ind w:right="72"/>
              <w:rPr>
                <w:rFonts w:ascii="CordiaUPC" w:hAnsi="CordiaUPC" w:cs="CordiaUPC"/>
                <w:sz w:val="26"/>
                <w:szCs w:val="26"/>
                <w:lang w:bidi="th-TH"/>
              </w:rPr>
            </w:pPr>
            <w:r>
              <w:rPr>
                <w:rFonts w:ascii="CordiaUPC" w:hAnsi="CordiaUPC" w:cs="CordiaUPC"/>
                <w:sz w:val="26"/>
                <w:szCs w:val="26"/>
                <w:lang w:bidi="th-TH"/>
              </w:rPr>
              <w:t>(425)</w:t>
            </w:r>
          </w:p>
        </w:tc>
        <w:tc>
          <w:tcPr>
            <w:tcW w:w="1350" w:type="dxa"/>
            <w:vAlign w:val="bottom"/>
          </w:tcPr>
          <w:p w14:paraId="3F1E845C" w14:textId="4C12B9C1" w:rsidR="00B668E6" w:rsidRPr="002F023D" w:rsidRDefault="00B668E6" w:rsidP="00974186">
            <w:pPr>
              <w:pBdr>
                <w:bottom w:val="single" w:sz="4" w:space="1" w:color="auto"/>
              </w:pBdr>
              <w:tabs>
                <w:tab w:val="decimal" w:pos="876"/>
              </w:tabs>
              <w:spacing w:line="220" w:lineRule="exact"/>
              <w:ind w:right="72"/>
              <w:rPr>
                <w:rFonts w:ascii="CordiaUPC" w:hAnsi="CordiaUPC" w:cs="CordiaUPC"/>
                <w:sz w:val="26"/>
                <w:szCs w:val="26"/>
                <w:lang w:bidi="th-TH"/>
              </w:rPr>
            </w:pPr>
            <w:r>
              <w:rPr>
                <w:rFonts w:ascii="CordiaUPC" w:hAnsi="CordiaUPC" w:cs="CordiaUPC"/>
                <w:sz w:val="26"/>
                <w:szCs w:val="26"/>
                <w:lang w:bidi="th-TH"/>
              </w:rPr>
              <w:t>3,539</w:t>
            </w:r>
          </w:p>
        </w:tc>
      </w:tr>
      <w:tr w:rsidR="00974186" w:rsidRPr="003E74D8" w14:paraId="02A5EE47" w14:textId="77777777" w:rsidTr="00974186">
        <w:trPr>
          <w:trHeight w:val="317"/>
        </w:trPr>
        <w:tc>
          <w:tcPr>
            <w:tcW w:w="1890" w:type="dxa"/>
            <w:vAlign w:val="center"/>
          </w:tcPr>
          <w:p w14:paraId="7951832A" w14:textId="77777777" w:rsidR="00B668E6" w:rsidRPr="002F023D" w:rsidRDefault="00B668E6" w:rsidP="00B668E6">
            <w:pPr>
              <w:spacing w:line="220" w:lineRule="exact"/>
              <w:ind w:left="-18" w:right="-18"/>
              <w:rPr>
                <w:rFonts w:ascii="CordiaUPC" w:hAnsi="CordiaUPC" w:cs="CordiaUPC"/>
                <w:b/>
                <w:bCs/>
                <w:sz w:val="26"/>
                <w:szCs w:val="26"/>
                <w:rtl/>
                <w:cs/>
                <w:lang w:val="en-US"/>
              </w:rPr>
            </w:pPr>
            <w:r w:rsidRPr="002F023D">
              <w:rPr>
                <w:rFonts w:ascii="CordiaUPC" w:hAnsi="CordiaUPC" w:cs="CordiaUPC" w:hint="cs"/>
                <w:b/>
                <w:bCs/>
                <w:sz w:val="26"/>
                <w:szCs w:val="26"/>
                <w:lang w:val="en-US"/>
              </w:rPr>
              <w:t>Total</w:t>
            </w:r>
          </w:p>
        </w:tc>
        <w:tc>
          <w:tcPr>
            <w:tcW w:w="1260" w:type="dxa"/>
            <w:vAlign w:val="bottom"/>
          </w:tcPr>
          <w:p w14:paraId="4721E5C2" w14:textId="056D096B" w:rsidR="00B668E6" w:rsidRPr="002F023D" w:rsidRDefault="00B668E6" w:rsidP="00974186">
            <w:pPr>
              <w:pBdr>
                <w:bottom w:val="double" w:sz="4" w:space="1" w:color="auto"/>
              </w:pBdr>
              <w:tabs>
                <w:tab w:val="decimal" w:pos="880"/>
              </w:tabs>
              <w:spacing w:line="220" w:lineRule="exact"/>
              <w:ind w:right="72"/>
              <w:rPr>
                <w:rFonts w:ascii="CordiaUPC" w:hAnsi="CordiaUPC" w:cs="CordiaUPC"/>
                <w:b/>
                <w:bCs/>
                <w:sz w:val="26"/>
                <w:szCs w:val="26"/>
              </w:rPr>
            </w:pPr>
            <w:r w:rsidRPr="002F023D">
              <w:rPr>
                <w:rFonts w:ascii="CordiaUPC" w:hAnsi="CordiaUPC" w:cs="CordiaUPC" w:hint="cs"/>
                <w:b/>
                <w:bCs/>
                <w:sz w:val="26"/>
                <w:szCs w:val="26"/>
                <w:lang w:bidi="th-TH"/>
              </w:rPr>
              <w:t>22,546</w:t>
            </w:r>
          </w:p>
        </w:tc>
        <w:tc>
          <w:tcPr>
            <w:tcW w:w="990" w:type="dxa"/>
            <w:vAlign w:val="bottom"/>
          </w:tcPr>
          <w:p w14:paraId="7A7814EC" w14:textId="430EFB5A" w:rsidR="00B668E6" w:rsidRPr="002F023D" w:rsidRDefault="00B668E6" w:rsidP="00B668E6">
            <w:pPr>
              <w:pBdr>
                <w:bottom w:val="double" w:sz="4" w:space="1" w:color="auto"/>
              </w:pBdr>
              <w:tabs>
                <w:tab w:val="decimal" w:pos="771"/>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29,542</w:t>
            </w:r>
          </w:p>
        </w:tc>
        <w:tc>
          <w:tcPr>
            <w:tcW w:w="990" w:type="dxa"/>
            <w:vAlign w:val="bottom"/>
          </w:tcPr>
          <w:p w14:paraId="61690ADE" w14:textId="30CD8F5A" w:rsidR="00B668E6" w:rsidRPr="002F023D" w:rsidRDefault="00B668E6" w:rsidP="00B668E6">
            <w:pPr>
              <w:pBdr>
                <w:bottom w:val="double" w:sz="4" w:space="1" w:color="auto"/>
              </w:pBdr>
              <w:tabs>
                <w:tab w:val="decimal" w:pos="610"/>
              </w:tabs>
              <w:spacing w:line="220" w:lineRule="exact"/>
              <w:ind w:right="-112"/>
              <w:rPr>
                <w:rFonts w:ascii="CordiaUPC" w:hAnsi="CordiaUPC" w:cs="CordiaUPC"/>
                <w:b/>
                <w:bCs/>
                <w:sz w:val="26"/>
                <w:szCs w:val="26"/>
                <w:lang w:bidi="th-TH"/>
              </w:rPr>
            </w:pPr>
            <w:r>
              <w:rPr>
                <w:rFonts w:ascii="CordiaUPC" w:hAnsi="CordiaUPC" w:cs="CordiaUPC"/>
                <w:b/>
                <w:bCs/>
                <w:sz w:val="26"/>
                <w:szCs w:val="26"/>
                <w:lang w:bidi="th-TH"/>
              </w:rPr>
              <w:t>1,136</w:t>
            </w:r>
          </w:p>
        </w:tc>
        <w:tc>
          <w:tcPr>
            <w:tcW w:w="990" w:type="dxa"/>
            <w:vAlign w:val="bottom"/>
          </w:tcPr>
          <w:p w14:paraId="15D2BF4B" w14:textId="59013980" w:rsidR="00B668E6" w:rsidRPr="002F023D" w:rsidRDefault="00B668E6" w:rsidP="00B668E6">
            <w:pPr>
              <w:pBdr>
                <w:bottom w:val="double" w:sz="4" w:space="1" w:color="auto"/>
              </w:pBdr>
              <w:tabs>
                <w:tab w:val="decimal" w:pos="596"/>
              </w:tabs>
              <w:spacing w:line="220" w:lineRule="exact"/>
              <w:jc w:val="center"/>
              <w:rPr>
                <w:rFonts w:ascii="CordiaUPC" w:hAnsi="CordiaUPC" w:cs="CordiaUPC"/>
                <w:b/>
                <w:bCs/>
                <w:sz w:val="26"/>
                <w:szCs w:val="26"/>
                <w:lang w:bidi="th-TH"/>
              </w:rPr>
            </w:pPr>
            <w:r>
              <w:rPr>
                <w:rFonts w:ascii="CordiaUPC" w:hAnsi="CordiaUPC" w:cs="CordiaUPC"/>
                <w:b/>
                <w:bCs/>
                <w:sz w:val="26"/>
                <w:szCs w:val="26"/>
                <w:lang w:bidi="th-TH"/>
              </w:rPr>
              <w:t>(3,672)</w:t>
            </w:r>
          </w:p>
        </w:tc>
        <w:tc>
          <w:tcPr>
            <w:tcW w:w="1080" w:type="dxa"/>
            <w:vAlign w:val="bottom"/>
          </w:tcPr>
          <w:p w14:paraId="51014F27" w14:textId="3B2FB65E" w:rsidR="00B668E6" w:rsidRPr="002F023D" w:rsidRDefault="00B668E6" w:rsidP="00B668E6">
            <w:pPr>
              <w:pBdr>
                <w:bottom w:val="double" w:sz="4" w:space="1" w:color="auto"/>
              </w:pBdr>
              <w:tabs>
                <w:tab w:val="decimal" w:pos="771"/>
              </w:tabs>
              <w:spacing w:line="220" w:lineRule="exact"/>
              <w:ind w:right="72"/>
              <w:jc w:val="center"/>
              <w:rPr>
                <w:rFonts w:ascii="CordiaUPC" w:hAnsi="CordiaUPC" w:cs="CordiaUPC"/>
                <w:b/>
                <w:bCs/>
                <w:sz w:val="26"/>
                <w:szCs w:val="26"/>
                <w:lang w:bidi="th-TH"/>
              </w:rPr>
            </w:pPr>
            <w:r>
              <w:rPr>
                <w:rFonts w:ascii="CordiaUPC" w:hAnsi="CordiaUPC" w:cs="CordiaUPC"/>
                <w:b/>
                <w:bCs/>
                <w:sz w:val="26"/>
                <w:szCs w:val="26"/>
                <w:lang w:bidi="th-TH"/>
              </w:rPr>
              <w:t>(13)</w:t>
            </w:r>
          </w:p>
        </w:tc>
        <w:tc>
          <w:tcPr>
            <w:tcW w:w="1080" w:type="dxa"/>
            <w:vAlign w:val="bottom"/>
          </w:tcPr>
          <w:p w14:paraId="3A4659C5" w14:textId="067BE9D8" w:rsidR="00B668E6" w:rsidRPr="002F023D" w:rsidRDefault="00B668E6" w:rsidP="00974186">
            <w:pPr>
              <w:pBdr>
                <w:bottom w:val="double" w:sz="4" w:space="1" w:color="auto"/>
              </w:pBdr>
              <w:tabs>
                <w:tab w:val="decimal" w:pos="703"/>
              </w:tabs>
              <w:spacing w:line="220" w:lineRule="exact"/>
              <w:ind w:right="72"/>
              <w:rPr>
                <w:rFonts w:ascii="CordiaUPC" w:hAnsi="CordiaUPC" w:cs="CordiaUPC"/>
                <w:b/>
                <w:bCs/>
                <w:sz w:val="26"/>
                <w:szCs w:val="26"/>
                <w:lang w:bidi="th-TH"/>
              </w:rPr>
            </w:pPr>
            <w:r>
              <w:rPr>
                <w:rFonts w:ascii="CordiaUPC" w:hAnsi="CordiaUPC" w:cs="CordiaUPC"/>
                <w:b/>
                <w:bCs/>
                <w:sz w:val="26"/>
                <w:szCs w:val="26"/>
                <w:lang w:bidi="th-TH"/>
              </w:rPr>
              <w:t>26,993</w:t>
            </w:r>
          </w:p>
        </w:tc>
        <w:tc>
          <w:tcPr>
            <w:tcW w:w="1170" w:type="dxa"/>
            <w:vAlign w:val="bottom"/>
          </w:tcPr>
          <w:p w14:paraId="37EEA2CC" w14:textId="5AC6A7E2" w:rsidR="00B668E6" w:rsidRPr="002F023D" w:rsidRDefault="00B668E6" w:rsidP="00974186">
            <w:pPr>
              <w:pBdr>
                <w:bottom w:val="double" w:sz="4" w:space="1" w:color="auto"/>
              </w:pBdr>
              <w:tabs>
                <w:tab w:val="decimal" w:pos="703"/>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(6,996)</w:t>
            </w:r>
          </w:p>
        </w:tc>
        <w:tc>
          <w:tcPr>
            <w:tcW w:w="1260" w:type="dxa"/>
            <w:vAlign w:val="bottom"/>
          </w:tcPr>
          <w:p w14:paraId="58E849D8" w14:textId="12236D95" w:rsidR="00B668E6" w:rsidRPr="002F023D" w:rsidRDefault="00B668E6" w:rsidP="00974186">
            <w:pPr>
              <w:pBdr>
                <w:bottom w:val="double" w:sz="4" w:space="1" w:color="auto"/>
              </w:pBdr>
              <w:tabs>
                <w:tab w:val="decimal" w:pos="790"/>
              </w:tabs>
              <w:spacing w:line="220" w:lineRule="exact"/>
              <w:ind w:right="72"/>
              <w:rPr>
                <w:rFonts w:ascii="CordiaUPC" w:hAnsi="CordiaUPC" w:cs="CordiaUPC"/>
                <w:b/>
                <w:bCs/>
                <w:sz w:val="26"/>
                <w:szCs w:val="26"/>
                <w:lang w:bidi="th-TH"/>
              </w:rPr>
            </w:pPr>
            <w:r>
              <w:rPr>
                <w:rFonts w:ascii="CordiaUPC" w:hAnsi="CordiaUPC" w:cs="CordiaUPC"/>
                <w:b/>
                <w:bCs/>
                <w:sz w:val="26"/>
                <w:szCs w:val="26"/>
                <w:lang w:bidi="th-TH"/>
              </w:rPr>
              <w:t>(957)</w:t>
            </w:r>
          </w:p>
        </w:tc>
        <w:tc>
          <w:tcPr>
            <w:tcW w:w="1260" w:type="dxa"/>
            <w:vAlign w:val="bottom"/>
          </w:tcPr>
          <w:p w14:paraId="6265C639" w14:textId="742FB6DB" w:rsidR="00B668E6" w:rsidRPr="002F023D" w:rsidRDefault="00B668E6" w:rsidP="00974186">
            <w:pPr>
              <w:pBdr>
                <w:bottom w:val="double" w:sz="4" w:space="1" w:color="auto"/>
              </w:pBdr>
              <w:tabs>
                <w:tab w:val="decimal" w:pos="886"/>
              </w:tabs>
              <w:spacing w:line="220" w:lineRule="exact"/>
              <w:ind w:right="72"/>
              <w:rPr>
                <w:rFonts w:ascii="CordiaUPC" w:hAnsi="CordiaUPC" w:cs="CordiaUPC"/>
                <w:b/>
                <w:bCs/>
                <w:sz w:val="26"/>
                <w:szCs w:val="26"/>
                <w:lang w:bidi="th-TH"/>
              </w:rPr>
            </w:pPr>
            <w:r>
              <w:rPr>
                <w:rFonts w:ascii="CordiaUPC" w:hAnsi="CordiaUPC" w:cs="CordiaUPC"/>
                <w:b/>
                <w:bCs/>
                <w:sz w:val="26"/>
                <w:szCs w:val="26"/>
                <w:lang w:bidi="th-TH"/>
              </w:rPr>
              <w:t>3,585</w:t>
            </w:r>
          </w:p>
        </w:tc>
        <w:tc>
          <w:tcPr>
            <w:tcW w:w="1170" w:type="dxa"/>
            <w:vAlign w:val="bottom"/>
          </w:tcPr>
          <w:p w14:paraId="757261FA" w14:textId="6586E592" w:rsidR="00B668E6" w:rsidRPr="002F023D" w:rsidRDefault="00B668E6" w:rsidP="00974186">
            <w:pPr>
              <w:pBdr>
                <w:bottom w:val="double" w:sz="4" w:space="1" w:color="auto"/>
              </w:pBdr>
              <w:tabs>
                <w:tab w:val="decimal" w:pos="790"/>
              </w:tabs>
              <w:spacing w:line="220" w:lineRule="exact"/>
              <w:ind w:right="72"/>
              <w:rPr>
                <w:rFonts w:ascii="CordiaUPC" w:hAnsi="CordiaUPC" w:cs="CordiaUPC"/>
                <w:b/>
                <w:bCs/>
                <w:sz w:val="26"/>
                <w:szCs w:val="26"/>
                <w:lang w:bidi="th-TH"/>
              </w:rPr>
            </w:pPr>
            <w:r>
              <w:rPr>
                <w:rFonts w:ascii="CordiaUPC" w:hAnsi="CordiaUPC" w:cs="CordiaUPC"/>
                <w:b/>
                <w:bCs/>
                <w:sz w:val="26"/>
                <w:szCs w:val="26"/>
                <w:lang w:bidi="th-TH"/>
              </w:rPr>
              <w:t>(4,368)</w:t>
            </w:r>
          </w:p>
        </w:tc>
        <w:tc>
          <w:tcPr>
            <w:tcW w:w="1350" w:type="dxa"/>
            <w:vAlign w:val="bottom"/>
          </w:tcPr>
          <w:p w14:paraId="4025BBE4" w14:textId="0321EF2E" w:rsidR="00B668E6" w:rsidRPr="002F023D" w:rsidRDefault="00B668E6" w:rsidP="00974186">
            <w:pPr>
              <w:pBdr>
                <w:bottom w:val="double" w:sz="4" w:space="1" w:color="auto"/>
              </w:pBdr>
              <w:tabs>
                <w:tab w:val="decimal" w:pos="876"/>
              </w:tabs>
              <w:spacing w:line="220" w:lineRule="exact"/>
              <w:ind w:right="72"/>
              <w:rPr>
                <w:rFonts w:ascii="CordiaUPC" w:hAnsi="CordiaUPC" w:cs="CordiaUPC"/>
                <w:b/>
                <w:bCs/>
                <w:sz w:val="26"/>
                <w:szCs w:val="26"/>
                <w:lang w:bidi="th-TH"/>
              </w:rPr>
            </w:pPr>
            <w:r>
              <w:rPr>
                <w:rFonts w:ascii="CordiaUPC" w:hAnsi="CordiaUPC" w:cs="CordiaUPC"/>
                <w:b/>
                <w:bCs/>
                <w:sz w:val="26"/>
                <w:szCs w:val="26"/>
                <w:lang w:bidi="th-TH"/>
              </w:rPr>
              <w:t>22,625</w:t>
            </w:r>
          </w:p>
        </w:tc>
      </w:tr>
    </w:tbl>
    <w:p w14:paraId="32B2C21B" w14:textId="77777777" w:rsidR="00680202" w:rsidRPr="003E74D8" w:rsidRDefault="00680202" w:rsidP="00680202">
      <w:pPr>
        <w:pStyle w:val="BodyText"/>
        <w:spacing w:after="0"/>
        <w:ind w:left="547"/>
        <w:rPr>
          <w:rFonts w:ascii="CordiaUPC" w:hAnsi="CordiaUPC" w:cs="CordiaUPC"/>
          <w:sz w:val="26"/>
          <w:szCs w:val="26"/>
          <w:lang w:val="en-US" w:eastAsia="en-GB" w:bidi="th-TH"/>
        </w:rPr>
      </w:pPr>
    </w:p>
    <w:p w14:paraId="0ECD5503" w14:textId="77777777" w:rsidR="000E68E5" w:rsidRPr="005C619D" w:rsidRDefault="000E68E5" w:rsidP="00680202">
      <w:pPr>
        <w:spacing w:line="240" w:lineRule="auto"/>
        <w:rPr>
          <w:rFonts w:cs="Times New Roman"/>
        </w:rPr>
      </w:pPr>
    </w:p>
    <w:p w14:paraId="76431E57" w14:textId="77777777" w:rsidR="005A7A2C" w:rsidRPr="005C619D" w:rsidRDefault="00680202" w:rsidP="000E68E5">
      <w:pPr>
        <w:spacing w:line="240" w:lineRule="auto"/>
        <w:ind w:left="540"/>
        <w:rPr>
          <w:rFonts w:cs="Times New Roman"/>
          <w:sz w:val="16"/>
          <w:szCs w:val="16"/>
        </w:rPr>
      </w:pPr>
      <w:r w:rsidRPr="005C619D">
        <w:rPr>
          <w:rFonts w:cs="Times New Roman"/>
          <w:sz w:val="16"/>
          <w:szCs w:val="16"/>
        </w:rPr>
        <w:br w:type="page"/>
      </w:r>
    </w:p>
    <w:tbl>
      <w:tblPr>
        <w:tblpPr w:leftFromText="180" w:rightFromText="180" w:vertAnchor="text" w:tblpX="441" w:tblpY="1"/>
        <w:tblOverlap w:val="never"/>
        <w:tblW w:w="14886" w:type="dxa"/>
        <w:tblLayout w:type="fixed"/>
        <w:tblLook w:val="01E0" w:firstRow="1" w:lastRow="1" w:firstColumn="1" w:lastColumn="1" w:noHBand="0" w:noVBand="0"/>
      </w:tblPr>
      <w:tblGrid>
        <w:gridCol w:w="1350"/>
        <w:gridCol w:w="975"/>
        <w:gridCol w:w="851"/>
        <w:gridCol w:w="64"/>
        <w:gridCol w:w="1133"/>
        <w:gridCol w:w="1025"/>
        <w:gridCol w:w="851"/>
        <w:gridCol w:w="1131"/>
        <w:gridCol w:w="1167"/>
        <w:gridCol w:w="891"/>
        <w:gridCol w:w="1003"/>
        <w:gridCol w:w="1134"/>
        <w:gridCol w:w="1134"/>
        <w:gridCol w:w="1056"/>
        <w:gridCol w:w="1121"/>
      </w:tblGrid>
      <w:tr w:rsidR="00431349" w:rsidRPr="002F023D" w14:paraId="43A95EAF" w14:textId="77777777" w:rsidTr="00431349">
        <w:tc>
          <w:tcPr>
            <w:tcW w:w="1350" w:type="dxa"/>
          </w:tcPr>
          <w:p w14:paraId="65030355" w14:textId="77777777" w:rsidR="00431349" w:rsidRPr="002F023D" w:rsidRDefault="00431349" w:rsidP="00431349">
            <w:pPr>
              <w:spacing w:line="240" w:lineRule="auto"/>
              <w:rPr>
                <w:rFonts w:ascii="CordiaUPC" w:hAnsi="CordiaUPC" w:cs="CordiaUPC"/>
                <w:sz w:val="26"/>
                <w:szCs w:val="26"/>
              </w:rPr>
            </w:pPr>
          </w:p>
        </w:tc>
        <w:tc>
          <w:tcPr>
            <w:tcW w:w="975" w:type="dxa"/>
          </w:tcPr>
          <w:p w14:paraId="3FA3D0A3" w14:textId="77777777" w:rsidR="00431349" w:rsidRPr="002F023D" w:rsidRDefault="00431349" w:rsidP="001B5AF4">
            <w:pPr>
              <w:spacing w:line="220" w:lineRule="exact"/>
              <w:ind w:left="-126" w:right="-90"/>
              <w:jc w:val="center"/>
              <w:rPr>
                <w:rFonts w:ascii="CordiaUPC" w:hAnsi="CordiaUPC" w:cs="CordiaUPC"/>
                <w:b/>
                <w:bCs/>
                <w:sz w:val="26"/>
                <w:szCs w:val="26"/>
              </w:rPr>
            </w:pPr>
          </w:p>
        </w:tc>
        <w:tc>
          <w:tcPr>
            <w:tcW w:w="851" w:type="dxa"/>
          </w:tcPr>
          <w:p w14:paraId="0A87C141" w14:textId="77777777" w:rsidR="00431349" w:rsidRPr="002F023D" w:rsidRDefault="00431349" w:rsidP="001B5AF4">
            <w:pPr>
              <w:spacing w:line="220" w:lineRule="exact"/>
              <w:ind w:left="-126" w:right="-90"/>
              <w:jc w:val="center"/>
              <w:rPr>
                <w:rFonts w:ascii="CordiaUPC" w:hAnsi="CordiaUPC" w:cs="CordiaUPC"/>
                <w:b/>
                <w:bCs/>
                <w:sz w:val="26"/>
                <w:szCs w:val="26"/>
              </w:rPr>
            </w:pPr>
          </w:p>
        </w:tc>
        <w:tc>
          <w:tcPr>
            <w:tcW w:w="11710" w:type="dxa"/>
            <w:gridSpan w:val="12"/>
            <w:vAlign w:val="bottom"/>
          </w:tcPr>
          <w:p w14:paraId="150D8B65"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Consolidated</w:t>
            </w:r>
          </w:p>
        </w:tc>
      </w:tr>
      <w:tr w:rsidR="00431349" w:rsidRPr="002F023D" w14:paraId="14A092EF" w14:textId="77777777" w:rsidTr="00431349">
        <w:tc>
          <w:tcPr>
            <w:tcW w:w="1350" w:type="dxa"/>
          </w:tcPr>
          <w:p w14:paraId="53A233DE" w14:textId="77777777" w:rsidR="00431349" w:rsidRPr="002F023D" w:rsidRDefault="00431349" w:rsidP="001B5AF4">
            <w:pPr>
              <w:spacing w:line="220" w:lineRule="exact"/>
              <w:rPr>
                <w:rFonts w:ascii="CordiaUPC" w:hAnsi="CordiaUPC" w:cs="CordiaUPC"/>
                <w:sz w:val="26"/>
                <w:szCs w:val="26"/>
              </w:rPr>
            </w:pPr>
          </w:p>
        </w:tc>
        <w:tc>
          <w:tcPr>
            <w:tcW w:w="975" w:type="dxa"/>
          </w:tcPr>
          <w:p w14:paraId="10ACB2C1" w14:textId="77777777" w:rsidR="00431349" w:rsidRPr="002F023D" w:rsidRDefault="00431349" w:rsidP="001B5AF4">
            <w:pPr>
              <w:spacing w:line="220" w:lineRule="exact"/>
              <w:ind w:left="-126" w:right="-90"/>
              <w:jc w:val="center"/>
              <w:rPr>
                <w:rFonts w:ascii="CordiaUPC" w:hAnsi="CordiaUPC" w:cs="CordiaUPC"/>
                <w:sz w:val="26"/>
                <w:szCs w:val="26"/>
                <w:lang w:val="en-US"/>
              </w:rPr>
            </w:pPr>
          </w:p>
        </w:tc>
        <w:tc>
          <w:tcPr>
            <w:tcW w:w="851" w:type="dxa"/>
          </w:tcPr>
          <w:p w14:paraId="4C524731" w14:textId="77777777" w:rsidR="00431349" w:rsidRPr="002F023D" w:rsidRDefault="00431349" w:rsidP="001B5AF4">
            <w:pPr>
              <w:spacing w:line="220" w:lineRule="exact"/>
              <w:ind w:left="-126" w:right="-90"/>
              <w:jc w:val="center"/>
              <w:rPr>
                <w:rFonts w:ascii="CordiaUPC" w:hAnsi="CordiaUPC" w:cs="CordiaUPC"/>
                <w:color w:val="000000"/>
                <w:sz w:val="26"/>
                <w:szCs w:val="26"/>
                <w:lang w:val="en-US" w:eastAsia="en-GB" w:bidi="th-TH"/>
              </w:rPr>
            </w:pPr>
          </w:p>
        </w:tc>
        <w:tc>
          <w:tcPr>
            <w:tcW w:w="11710" w:type="dxa"/>
            <w:gridSpan w:val="12"/>
            <w:vAlign w:val="bottom"/>
          </w:tcPr>
          <w:p w14:paraId="0B81FBAB" w14:textId="037F106C" w:rsidR="00431349" w:rsidRPr="002F023D" w:rsidRDefault="00431349" w:rsidP="001B5AF4">
            <w:pPr>
              <w:spacing w:line="220" w:lineRule="exact"/>
              <w:ind w:left="-126" w:right="-90"/>
              <w:jc w:val="center"/>
              <w:rPr>
                <w:rFonts w:ascii="CordiaUPC" w:hAnsi="CordiaUPC" w:cs="CordiaUPC"/>
                <w:sz w:val="26"/>
                <w:szCs w:val="26"/>
              </w:rPr>
            </w:pPr>
            <w:r w:rsidRPr="003E74D8">
              <w:rPr>
                <w:rFonts w:ascii="CordiaUPC" w:hAnsi="CordiaUPC" w:cs="CordiaUPC" w:hint="cs"/>
                <w:sz w:val="26"/>
                <w:szCs w:val="26"/>
                <w:lang w:val="en-US"/>
              </w:rPr>
              <w:t>31 December</w:t>
            </w:r>
            <w:r w:rsidRPr="003E74D8">
              <w:rPr>
                <w:rFonts w:ascii="CordiaUPC" w:hAnsi="CordiaUPC" w:cs="CordiaUPC" w:hint="cs"/>
                <w:i/>
                <w:iCs/>
                <w:sz w:val="26"/>
                <w:szCs w:val="26"/>
                <w:lang w:val="en-US"/>
              </w:rPr>
              <w:t xml:space="preserve"> </w:t>
            </w:r>
            <w:r w:rsidRPr="003E74D8">
              <w:rPr>
                <w:rFonts w:ascii="CordiaUPC" w:hAnsi="CordiaUPC" w:cs="CordiaUPC" w:hint="cs"/>
                <w:color w:val="000000"/>
                <w:sz w:val="26"/>
                <w:szCs w:val="26"/>
                <w:lang w:val="en-US" w:eastAsia="en-GB"/>
              </w:rPr>
              <w:t>2020</w:t>
            </w:r>
          </w:p>
        </w:tc>
      </w:tr>
      <w:tr w:rsidR="00431349" w:rsidRPr="002F023D" w14:paraId="4DA2236D" w14:textId="77777777" w:rsidTr="00431349">
        <w:tc>
          <w:tcPr>
            <w:tcW w:w="1350" w:type="dxa"/>
          </w:tcPr>
          <w:p w14:paraId="6F319D0F" w14:textId="77777777" w:rsidR="00431349" w:rsidRPr="002F023D" w:rsidRDefault="00431349" w:rsidP="001B5AF4">
            <w:pPr>
              <w:spacing w:line="220" w:lineRule="exact"/>
              <w:rPr>
                <w:rFonts w:ascii="CordiaUPC" w:hAnsi="CordiaUPC" w:cs="CordiaUPC"/>
                <w:sz w:val="26"/>
                <w:szCs w:val="26"/>
              </w:rPr>
            </w:pPr>
          </w:p>
        </w:tc>
        <w:tc>
          <w:tcPr>
            <w:tcW w:w="975" w:type="dxa"/>
            <w:vMerge w:val="restart"/>
            <w:vAlign w:val="bottom"/>
          </w:tcPr>
          <w:p w14:paraId="5D63382A"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Net book </w:t>
            </w:r>
          </w:p>
          <w:p w14:paraId="426E9CDE"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 xml:space="preserve">value as at            1 January </w:t>
            </w:r>
          </w:p>
          <w:p w14:paraId="2884C2EC"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2020</w:t>
            </w:r>
          </w:p>
        </w:tc>
        <w:tc>
          <w:tcPr>
            <w:tcW w:w="7113" w:type="dxa"/>
            <w:gridSpan w:val="8"/>
          </w:tcPr>
          <w:p w14:paraId="08369C26"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b/>
                <w:bCs/>
                <w:sz w:val="26"/>
                <w:szCs w:val="26"/>
              </w:rPr>
              <w:t>Cost</w:t>
            </w:r>
          </w:p>
        </w:tc>
        <w:tc>
          <w:tcPr>
            <w:tcW w:w="4327" w:type="dxa"/>
            <w:gridSpan w:val="4"/>
            <w:vAlign w:val="bottom"/>
          </w:tcPr>
          <w:p w14:paraId="32110B10"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hAnsi="CordiaUPC" w:cs="CordiaUPC" w:hint="cs"/>
                <w:b/>
                <w:bCs/>
                <w:sz w:val="26"/>
                <w:szCs w:val="26"/>
                <w:lang w:val="en-US"/>
              </w:rPr>
              <w:t xml:space="preserve">Accumulated </w:t>
            </w:r>
            <w:proofErr w:type="spellStart"/>
            <w:r w:rsidRPr="002F023D">
              <w:rPr>
                <w:rFonts w:ascii="CordiaUPC" w:hAnsi="CordiaUPC" w:cs="CordiaUPC" w:hint="cs"/>
                <w:b/>
                <w:bCs/>
                <w:sz w:val="26"/>
                <w:szCs w:val="26"/>
                <w:lang w:val="en-US"/>
              </w:rPr>
              <w:t>amortisation</w:t>
            </w:r>
            <w:proofErr w:type="spellEnd"/>
          </w:p>
        </w:tc>
        <w:tc>
          <w:tcPr>
            <w:tcW w:w="1121" w:type="dxa"/>
            <w:vMerge w:val="restart"/>
            <w:vAlign w:val="bottom"/>
          </w:tcPr>
          <w:p w14:paraId="52E23390"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Net book </w:t>
            </w:r>
          </w:p>
          <w:p w14:paraId="4AE0F17B"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value as at</w:t>
            </w:r>
          </w:p>
          <w:p w14:paraId="329CD12E" w14:textId="77777777" w:rsidR="00431349" w:rsidRPr="002F023D" w:rsidRDefault="00431349" w:rsidP="001B5AF4">
            <w:pPr>
              <w:spacing w:line="220" w:lineRule="exact"/>
              <w:ind w:left="-126" w:right="-90"/>
              <w:jc w:val="center"/>
              <w:rPr>
                <w:rFonts w:ascii="CordiaUPC" w:hAnsi="CordiaUPC" w:cs="CordiaUPC"/>
                <w:sz w:val="26"/>
                <w:szCs w:val="26"/>
              </w:rPr>
            </w:pPr>
            <w:r w:rsidRPr="002F023D">
              <w:rPr>
                <w:rFonts w:ascii="CordiaUPC" w:hAnsi="CordiaUPC" w:cs="CordiaUPC" w:hint="cs"/>
                <w:sz w:val="26"/>
                <w:szCs w:val="26"/>
              </w:rPr>
              <w:t xml:space="preserve">31 December </w:t>
            </w:r>
          </w:p>
          <w:p w14:paraId="45118EDA" w14:textId="77777777" w:rsidR="00431349" w:rsidRPr="002F023D" w:rsidRDefault="00431349" w:rsidP="001B5AF4">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2020</w:t>
            </w:r>
          </w:p>
        </w:tc>
      </w:tr>
      <w:tr w:rsidR="00431349" w:rsidRPr="002F023D" w14:paraId="5C8C2442" w14:textId="77777777" w:rsidTr="00431349">
        <w:tc>
          <w:tcPr>
            <w:tcW w:w="1350" w:type="dxa"/>
          </w:tcPr>
          <w:p w14:paraId="6035EB75" w14:textId="77777777" w:rsidR="00431349" w:rsidRPr="002F023D" w:rsidRDefault="00431349" w:rsidP="001B5AF4">
            <w:pPr>
              <w:spacing w:line="220" w:lineRule="exact"/>
              <w:rPr>
                <w:rFonts w:ascii="CordiaUPC" w:hAnsi="CordiaUPC" w:cs="CordiaUPC"/>
                <w:sz w:val="26"/>
                <w:szCs w:val="26"/>
              </w:rPr>
            </w:pPr>
          </w:p>
        </w:tc>
        <w:tc>
          <w:tcPr>
            <w:tcW w:w="975" w:type="dxa"/>
            <w:vMerge/>
            <w:vAlign w:val="bottom"/>
          </w:tcPr>
          <w:p w14:paraId="0F96BFB3"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tl/>
                <w:cs/>
              </w:rPr>
            </w:pPr>
          </w:p>
        </w:tc>
        <w:tc>
          <w:tcPr>
            <w:tcW w:w="915" w:type="dxa"/>
            <w:gridSpan w:val="2"/>
            <w:vAlign w:val="bottom"/>
          </w:tcPr>
          <w:p w14:paraId="2544E17D"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tl/>
                <w:cs/>
              </w:rPr>
            </w:pPr>
            <w:r w:rsidRPr="002F023D">
              <w:rPr>
                <w:rFonts w:ascii="CordiaUPC" w:eastAsia="Angsana New" w:hAnsi="CordiaUPC" w:cs="CordiaUPC" w:hint="cs"/>
                <w:kern w:val="28"/>
                <w:sz w:val="26"/>
                <w:szCs w:val="26"/>
              </w:rPr>
              <w:t>Beginning balance</w:t>
            </w:r>
          </w:p>
        </w:tc>
        <w:tc>
          <w:tcPr>
            <w:tcW w:w="1133" w:type="dxa"/>
            <w:vAlign w:val="bottom"/>
          </w:tcPr>
          <w:p w14:paraId="5E8B395F" w14:textId="77777777" w:rsidR="00431349" w:rsidRPr="002F023D" w:rsidRDefault="00431349" w:rsidP="001B5AF4">
            <w:pPr>
              <w:spacing w:line="22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bidi="th-TH"/>
              </w:rPr>
              <w:t>Impact of changes in accounting policies</w:t>
            </w:r>
          </w:p>
        </w:tc>
        <w:tc>
          <w:tcPr>
            <w:tcW w:w="1025" w:type="dxa"/>
          </w:tcPr>
          <w:p w14:paraId="1E24DDDC" w14:textId="77777777" w:rsidR="00431349" w:rsidRPr="002F023D" w:rsidRDefault="00431349" w:rsidP="001B5AF4">
            <w:pPr>
              <w:spacing w:line="220" w:lineRule="exact"/>
              <w:ind w:left="-126" w:right="-90"/>
              <w:jc w:val="center"/>
              <w:rPr>
                <w:rFonts w:ascii="CordiaUPC" w:hAnsi="CordiaUPC" w:cs="CordiaUPC"/>
                <w:sz w:val="26"/>
                <w:szCs w:val="26"/>
                <w:lang w:val="en-US"/>
              </w:rPr>
            </w:pPr>
            <w:r w:rsidRPr="002F023D">
              <w:rPr>
                <w:rFonts w:ascii="CordiaUPC" w:hAnsi="CordiaUPC" w:cs="CordiaUPC" w:hint="cs"/>
                <w:sz w:val="26"/>
                <w:szCs w:val="26"/>
                <w:lang w:val="en-US"/>
              </w:rPr>
              <w:t>Acquisition through business combination</w:t>
            </w:r>
          </w:p>
        </w:tc>
        <w:tc>
          <w:tcPr>
            <w:tcW w:w="851" w:type="dxa"/>
            <w:vAlign w:val="bottom"/>
          </w:tcPr>
          <w:p w14:paraId="07600D6D" w14:textId="77777777" w:rsidR="00431349" w:rsidRPr="002F023D" w:rsidRDefault="00431349" w:rsidP="001B5AF4">
            <w:pPr>
              <w:spacing w:line="220" w:lineRule="exact"/>
              <w:ind w:left="-126" w:right="-90"/>
              <w:jc w:val="center"/>
              <w:rPr>
                <w:rFonts w:ascii="CordiaUPC" w:hAnsi="CordiaUPC" w:cs="CordiaUPC"/>
                <w:sz w:val="26"/>
                <w:szCs w:val="26"/>
                <w:lang w:bidi="th-TH"/>
              </w:rPr>
            </w:pPr>
            <w:r w:rsidRPr="002F023D">
              <w:rPr>
                <w:rFonts w:ascii="CordiaUPC" w:hAnsi="CordiaUPC" w:cs="CordiaUPC" w:hint="cs"/>
                <w:sz w:val="26"/>
                <w:szCs w:val="26"/>
                <w:lang w:val="en-US"/>
              </w:rPr>
              <w:t>Additions</w:t>
            </w:r>
            <w:r w:rsidRPr="002F023D">
              <w:rPr>
                <w:rFonts w:ascii="CordiaUPC" w:hAnsi="CordiaUPC" w:cs="CordiaUPC" w:hint="cs"/>
                <w:sz w:val="26"/>
                <w:szCs w:val="26"/>
                <w:cs/>
                <w:lang w:val="en-US" w:bidi="th-TH"/>
              </w:rPr>
              <w:t xml:space="preserve"> </w:t>
            </w:r>
          </w:p>
        </w:tc>
        <w:tc>
          <w:tcPr>
            <w:tcW w:w="1131" w:type="dxa"/>
            <w:vAlign w:val="bottom"/>
          </w:tcPr>
          <w:p w14:paraId="0AEFD389" w14:textId="77777777" w:rsidR="00431349" w:rsidRPr="002F023D" w:rsidRDefault="00431349" w:rsidP="001B5AF4">
            <w:pPr>
              <w:spacing w:line="220" w:lineRule="exact"/>
              <w:ind w:left="-126" w:right="-135"/>
              <w:jc w:val="center"/>
              <w:rPr>
                <w:rFonts w:ascii="CordiaUPC" w:hAnsi="CordiaUPC" w:cs="CordiaUPC"/>
                <w:sz w:val="26"/>
                <w:szCs w:val="26"/>
                <w:lang w:val="en-US"/>
              </w:rPr>
            </w:pPr>
          </w:p>
          <w:p w14:paraId="2D92E671" w14:textId="77777777" w:rsidR="00431349" w:rsidRPr="002F023D" w:rsidRDefault="00431349" w:rsidP="001B5AF4">
            <w:pPr>
              <w:spacing w:line="220" w:lineRule="exact"/>
              <w:ind w:left="-126" w:right="-135"/>
              <w:jc w:val="center"/>
              <w:rPr>
                <w:rFonts w:ascii="CordiaUPC" w:hAnsi="CordiaUPC" w:cs="CordiaUPC"/>
                <w:sz w:val="26"/>
                <w:szCs w:val="26"/>
                <w:lang w:val="en-US"/>
              </w:rPr>
            </w:pPr>
          </w:p>
          <w:p w14:paraId="779F5550" w14:textId="77777777" w:rsidR="00431349" w:rsidRPr="002F023D" w:rsidRDefault="00431349" w:rsidP="001B5AF4">
            <w:pPr>
              <w:spacing w:line="220" w:lineRule="exact"/>
              <w:ind w:left="-126" w:right="-135"/>
              <w:jc w:val="center"/>
              <w:rPr>
                <w:rFonts w:ascii="CordiaUPC" w:hAnsi="CordiaUPC" w:cs="CordiaUPC"/>
                <w:sz w:val="26"/>
                <w:szCs w:val="26"/>
                <w:lang w:val="en-US"/>
              </w:rPr>
            </w:pPr>
          </w:p>
          <w:p w14:paraId="3698DD37" w14:textId="77777777" w:rsidR="00431349" w:rsidRPr="002F023D" w:rsidRDefault="00431349" w:rsidP="001B5AF4">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Written-off</w:t>
            </w:r>
          </w:p>
        </w:tc>
        <w:tc>
          <w:tcPr>
            <w:tcW w:w="1167" w:type="dxa"/>
            <w:vAlign w:val="bottom"/>
          </w:tcPr>
          <w:p w14:paraId="216B6A43" w14:textId="77777777" w:rsidR="00431349" w:rsidRPr="002F023D" w:rsidRDefault="00431349" w:rsidP="001B5AF4">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 xml:space="preserve">Transfers in/ </w:t>
            </w:r>
          </w:p>
          <w:p w14:paraId="30D859AB" w14:textId="77777777" w:rsidR="00431349" w:rsidRPr="002F023D" w:rsidRDefault="00431349" w:rsidP="001B5AF4">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(out)</w:t>
            </w:r>
          </w:p>
        </w:tc>
        <w:tc>
          <w:tcPr>
            <w:tcW w:w="891" w:type="dxa"/>
            <w:vAlign w:val="bottom"/>
          </w:tcPr>
          <w:p w14:paraId="76F4B9FA" w14:textId="77777777" w:rsidR="00431349" w:rsidRPr="002F023D" w:rsidRDefault="00431349" w:rsidP="001B5AF4">
            <w:pPr>
              <w:spacing w:line="220" w:lineRule="exact"/>
              <w:ind w:left="-126" w:right="-90"/>
              <w:jc w:val="center"/>
              <w:rPr>
                <w:rFonts w:ascii="CordiaUPC" w:hAnsi="CordiaUPC" w:cs="CordiaUPC"/>
                <w:sz w:val="26"/>
                <w:szCs w:val="26"/>
                <w:rtl/>
                <w:cs/>
              </w:rPr>
            </w:pPr>
            <w:r w:rsidRPr="002F023D">
              <w:rPr>
                <w:rFonts w:ascii="CordiaUPC" w:hAnsi="CordiaUPC" w:cs="CordiaUPC" w:hint="cs"/>
                <w:sz w:val="26"/>
                <w:szCs w:val="26"/>
              </w:rPr>
              <w:t>Ending balance</w:t>
            </w:r>
          </w:p>
        </w:tc>
        <w:tc>
          <w:tcPr>
            <w:tcW w:w="1003" w:type="dxa"/>
            <w:vAlign w:val="bottom"/>
          </w:tcPr>
          <w:p w14:paraId="258FA941"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rPr>
              <w:t>Beginning balance</w:t>
            </w:r>
          </w:p>
        </w:tc>
        <w:tc>
          <w:tcPr>
            <w:tcW w:w="1134" w:type="dxa"/>
            <w:vAlign w:val="bottom"/>
          </w:tcPr>
          <w:p w14:paraId="135CD8CA"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lang w:val="en-US"/>
              </w:rPr>
            </w:pPr>
            <w:proofErr w:type="spellStart"/>
            <w:r w:rsidRPr="002F023D">
              <w:rPr>
                <w:rFonts w:ascii="CordiaUPC" w:eastAsia="Angsana New" w:hAnsi="CordiaUPC" w:cs="CordiaUPC" w:hint="cs"/>
                <w:kern w:val="28"/>
                <w:sz w:val="26"/>
                <w:szCs w:val="26"/>
                <w:lang w:val="en-US"/>
              </w:rPr>
              <w:t>Amortisation</w:t>
            </w:r>
            <w:proofErr w:type="spellEnd"/>
            <w:r w:rsidRPr="002F023D">
              <w:rPr>
                <w:rFonts w:ascii="CordiaUPC" w:eastAsia="Angsana New" w:hAnsi="CordiaUPC" w:cs="CordiaUPC" w:hint="cs"/>
                <w:kern w:val="28"/>
                <w:sz w:val="26"/>
                <w:szCs w:val="26"/>
                <w:lang w:val="en-US"/>
              </w:rPr>
              <w:t xml:space="preserve"> during</w:t>
            </w:r>
          </w:p>
          <w:p w14:paraId="6BF57D5F" w14:textId="77777777" w:rsidR="00431349" w:rsidRPr="002F023D" w:rsidRDefault="00431349" w:rsidP="001B5AF4">
            <w:pPr>
              <w:spacing w:line="220" w:lineRule="exact"/>
              <w:ind w:left="-126" w:right="-90"/>
              <w:jc w:val="center"/>
              <w:rPr>
                <w:rFonts w:ascii="CordiaUPC" w:eastAsia="Angsana New" w:hAnsi="CordiaUPC" w:cs="CordiaUPC"/>
                <w:kern w:val="28"/>
                <w:sz w:val="26"/>
                <w:szCs w:val="26"/>
              </w:rPr>
            </w:pPr>
            <w:r w:rsidRPr="002F023D">
              <w:rPr>
                <w:rFonts w:ascii="CordiaUPC" w:eastAsia="Angsana New" w:hAnsi="CordiaUPC" w:cs="CordiaUPC" w:hint="cs"/>
                <w:kern w:val="28"/>
                <w:sz w:val="26"/>
                <w:szCs w:val="26"/>
                <w:lang w:val="en-US"/>
              </w:rPr>
              <w:t>the year</w:t>
            </w:r>
          </w:p>
        </w:tc>
        <w:tc>
          <w:tcPr>
            <w:tcW w:w="1134" w:type="dxa"/>
            <w:vAlign w:val="bottom"/>
          </w:tcPr>
          <w:p w14:paraId="43D783FF" w14:textId="77777777" w:rsidR="00431349" w:rsidRPr="002F023D" w:rsidRDefault="00431349" w:rsidP="001B5AF4">
            <w:pPr>
              <w:spacing w:line="220" w:lineRule="exact"/>
              <w:ind w:left="-119" w:right="-98"/>
              <w:jc w:val="center"/>
              <w:rPr>
                <w:rFonts w:ascii="CordiaUPC" w:eastAsia="Angsana New" w:hAnsi="CordiaUPC" w:cs="CordiaUPC"/>
                <w:kern w:val="28"/>
                <w:sz w:val="26"/>
                <w:szCs w:val="26"/>
                <w:lang w:val="en-US"/>
              </w:rPr>
            </w:pPr>
            <w:r w:rsidRPr="002F023D">
              <w:rPr>
                <w:rFonts w:ascii="CordiaUPC" w:eastAsia="Angsana New" w:hAnsi="CordiaUPC" w:cs="CordiaUPC" w:hint="cs"/>
                <w:kern w:val="28"/>
                <w:sz w:val="26"/>
                <w:szCs w:val="26"/>
                <w:lang w:val="en-US"/>
              </w:rPr>
              <w:t>Accumulated</w:t>
            </w:r>
          </w:p>
          <w:p w14:paraId="3DEFA96D" w14:textId="77777777" w:rsidR="00431349" w:rsidRPr="002F023D" w:rsidRDefault="00431349" w:rsidP="001B5AF4">
            <w:pPr>
              <w:spacing w:line="220" w:lineRule="exact"/>
              <w:ind w:left="-119" w:right="-98"/>
              <w:jc w:val="center"/>
              <w:rPr>
                <w:rFonts w:ascii="CordiaUPC" w:eastAsia="Angsana New" w:hAnsi="CordiaUPC" w:cs="CordiaUPC"/>
                <w:kern w:val="28"/>
                <w:sz w:val="26"/>
                <w:szCs w:val="26"/>
                <w:lang w:val="en-US"/>
              </w:rPr>
            </w:pPr>
            <w:proofErr w:type="spellStart"/>
            <w:r w:rsidRPr="002F023D">
              <w:rPr>
                <w:rFonts w:ascii="CordiaUPC" w:eastAsia="Angsana New" w:hAnsi="CordiaUPC" w:cs="CordiaUPC" w:hint="cs"/>
                <w:kern w:val="28"/>
                <w:sz w:val="26"/>
                <w:szCs w:val="26"/>
                <w:lang w:val="en-US"/>
              </w:rPr>
              <w:t>amortisation</w:t>
            </w:r>
            <w:proofErr w:type="spellEnd"/>
            <w:r w:rsidRPr="002F023D">
              <w:rPr>
                <w:rFonts w:ascii="CordiaUPC" w:eastAsia="Angsana New" w:hAnsi="CordiaUPC" w:cs="CordiaUPC" w:hint="cs"/>
                <w:kern w:val="28"/>
                <w:sz w:val="26"/>
                <w:szCs w:val="26"/>
                <w:lang w:val="en-US"/>
              </w:rPr>
              <w:t xml:space="preserve"> on</w:t>
            </w:r>
          </w:p>
          <w:p w14:paraId="2E4381A2" w14:textId="77777777" w:rsidR="00431349" w:rsidRPr="002F023D" w:rsidRDefault="00431349" w:rsidP="001B5AF4">
            <w:pPr>
              <w:spacing w:line="220" w:lineRule="exact"/>
              <w:ind w:left="-119" w:right="-98"/>
              <w:jc w:val="center"/>
              <w:rPr>
                <w:rFonts w:ascii="CordiaUPC" w:hAnsi="CordiaUPC" w:cs="CordiaUPC"/>
                <w:sz w:val="26"/>
                <w:szCs w:val="26"/>
                <w:rtl/>
                <w:cs/>
                <w:lang w:val="th-TH"/>
              </w:rPr>
            </w:pPr>
            <w:r w:rsidRPr="002F023D">
              <w:rPr>
                <w:rFonts w:ascii="CordiaUPC" w:eastAsia="Angsana New" w:hAnsi="CordiaUPC" w:cs="CordiaUPC" w:hint="cs"/>
                <w:kern w:val="28"/>
                <w:sz w:val="26"/>
                <w:szCs w:val="26"/>
                <w:lang w:val="en-US"/>
              </w:rPr>
              <w:t>transfer out</w:t>
            </w:r>
          </w:p>
        </w:tc>
        <w:tc>
          <w:tcPr>
            <w:tcW w:w="1056" w:type="dxa"/>
            <w:vAlign w:val="bottom"/>
          </w:tcPr>
          <w:p w14:paraId="6ED0DED1" w14:textId="77777777" w:rsidR="00431349" w:rsidRPr="002F023D" w:rsidRDefault="00431349" w:rsidP="001B5AF4">
            <w:pPr>
              <w:spacing w:line="220" w:lineRule="exact"/>
              <w:ind w:left="-126" w:right="-135"/>
              <w:jc w:val="center"/>
              <w:rPr>
                <w:rFonts w:ascii="CordiaUPC" w:hAnsi="CordiaUPC" w:cs="CordiaUPC"/>
                <w:sz w:val="26"/>
                <w:szCs w:val="26"/>
                <w:lang w:val="en-US"/>
              </w:rPr>
            </w:pPr>
            <w:r w:rsidRPr="002F023D">
              <w:rPr>
                <w:rFonts w:ascii="CordiaUPC" w:hAnsi="CordiaUPC" w:cs="CordiaUPC" w:hint="cs"/>
                <w:sz w:val="26"/>
                <w:szCs w:val="26"/>
                <w:lang w:val="en-US"/>
              </w:rPr>
              <w:t>Ending</w:t>
            </w:r>
          </w:p>
          <w:p w14:paraId="5E00F641" w14:textId="77777777" w:rsidR="00431349" w:rsidRPr="002F023D" w:rsidRDefault="00431349" w:rsidP="001B5AF4">
            <w:pPr>
              <w:spacing w:line="220" w:lineRule="exact"/>
              <w:ind w:left="-126" w:right="-135"/>
              <w:jc w:val="center"/>
              <w:rPr>
                <w:rFonts w:ascii="CordiaUPC" w:hAnsi="CordiaUPC" w:cs="CordiaUPC"/>
                <w:sz w:val="26"/>
                <w:szCs w:val="26"/>
              </w:rPr>
            </w:pPr>
            <w:r w:rsidRPr="002F023D">
              <w:rPr>
                <w:rFonts w:ascii="CordiaUPC" w:hAnsi="CordiaUPC" w:cs="CordiaUPC" w:hint="cs"/>
                <w:sz w:val="26"/>
                <w:szCs w:val="26"/>
                <w:lang w:val="en-US"/>
              </w:rPr>
              <w:t xml:space="preserve"> balance</w:t>
            </w:r>
          </w:p>
        </w:tc>
        <w:tc>
          <w:tcPr>
            <w:tcW w:w="1121" w:type="dxa"/>
            <w:vMerge/>
            <w:vAlign w:val="bottom"/>
          </w:tcPr>
          <w:p w14:paraId="65F3FF0B" w14:textId="77777777" w:rsidR="00431349" w:rsidRPr="002F023D" w:rsidRDefault="00431349" w:rsidP="001B5AF4">
            <w:pPr>
              <w:spacing w:line="220" w:lineRule="exact"/>
              <w:ind w:left="-126" w:right="-90"/>
              <w:jc w:val="center"/>
              <w:rPr>
                <w:rFonts w:ascii="CordiaUPC" w:hAnsi="CordiaUPC" w:cs="CordiaUPC"/>
                <w:sz w:val="26"/>
                <w:szCs w:val="26"/>
                <w:rtl/>
                <w:cs/>
              </w:rPr>
            </w:pPr>
          </w:p>
        </w:tc>
      </w:tr>
      <w:tr w:rsidR="00431349" w:rsidRPr="002F023D" w14:paraId="1D2D0DA3" w14:textId="77777777" w:rsidTr="00431349">
        <w:tc>
          <w:tcPr>
            <w:tcW w:w="1350" w:type="dxa"/>
          </w:tcPr>
          <w:p w14:paraId="0757DAF6" w14:textId="77777777" w:rsidR="00431349" w:rsidRPr="002F023D" w:rsidRDefault="00431349" w:rsidP="001B5AF4">
            <w:pPr>
              <w:spacing w:line="220" w:lineRule="exact"/>
              <w:rPr>
                <w:rFonts w:ascii="CordiaUPC" w:hAnsi="CordiaUPC" w:cs="CordiaUPC"/>
                <w:sz w:val="26"/>
                <w:szCs w:val="26"/>
              </w:rPr>
            </w:pPr>
          </w:p>
        </w:tc>
        <w:tc>
          <w:tcPr>
            <w:tcW w:w="13536" w:type="dxa"/>
            <w:gridSpan w:val="14"/>
          </w:tcPr>
          <w:p w14:paraId="5077C0D2" w14:textId="77777777" w:rsidR="00431349" w:rsidRPr="002F023D" w:rsidRDefault="00431349" w:rsidP="001B5AF4">
            <w:pPr>
              <w:spacing w:line="220" w:lineRule="exact"/>
              <w:ind w:left="-126" w:right="-90"/>
              <w:jc w:val="center"/>
              <w:rPr>
                <w:rFonts w:ascii="CordiaUPC" w:hAnsi="CordiaUPC" w:cs="CordiaUPC"/>
                <w:i/>
                <w:iCs/>
                <w:sz w:val="26"/>
                <w:szCs w:val="26"/>
              </w:rPr>
            </w:pPr>
            <w:r w:rsidRPr="002F023D">
              <w:rPr>
                <w:rFonts w:ascii="CordiaUPC" w:hAnsi="CordiaUPC" w:cs="CordiaUPC" w:hint="cs"/>
                <w:i/>
                <w:iCs/>
                <w:sz w:val="26"/>
                <w:szCs w:val="26"/>
              </w:rPr>
              <w:t>(in million Baht)</w:t>
            </w:r>
          </w:p>
        </w:tc>
      </w:tr>
      <w:tr w:rsidR="00431349" w:rsidRPr="002F023D" w14:paraId="7785A532" w14:textId="77777777" w:rsidTr="00431349">
        <w:trPr>
          <w:trHeight w:val="441"/>
        </w:trPr>
        <w:tc>
          <w:tcPr>
            <w:tcW w:w="1350" w:type="dxa"/>
            <w:vAlign w:val="bottom"/>
          </w:tcPr>
          <w:p w14:paraId="6470D56B" w14:textId="77777777" w:rsidR="00431349" w:rsidRPr="002F023D" w:rsidRDefault="00431349" w:rsidP="001B5AF4">
            <w:pPr>
              <w:spacing w:line="220" w:lineRule="exact"/>
              <w:ind w:left="-18" w:right="-18"/>
              <w:rPr>
                <w:rFonts w:ascii="CordiaUPC" w:hAnsi="CordiaUPC" w:cs="CordiaUPC"/>
                <w:sz w:val="26"/>
                <w:szCs w:val="26"/>
                <w:rtl/>
                <w:cs/>
              </w:rPr>
            </w:pPr>
            <w:r w:rsidRPr="002F023D">
              <w:rPr>
                <w:rFonts w:ascii="CordiaUPC" w:hAnsi="CordiaUPC" w:cs="CordiaUPC" w:hint="cs"/>
                <w:sz w:val="26"/>
                <w:szCs w:val="26"/>
                <w:lang w:val="en-US"/>
              </w:rPr>
              <w:t>Goodwill</w:t>
            </w:r>
          </w:p>
        </w:tc>
        <w:tc>
          <w:tcPr>
            <w:tcW w:w="975" w:type="dxa"/>
            <w:vAlign w:val="bottom"/>
          </w:tcPr>
          <w:p w14:paraId="57B85458" w14:textId="77777777" w:rsidR="00431349" w:rsidRPr="002F023D" w:rsidRDefault="00431349" w:rsidP="001B5AF4">
            <w:pPr>
              <w:tabs>
                <w:tab w:val="decimal" w:pos="693"/>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14,015</w:t>
            </w:r>
          </w:p>
        </w:tc>
        <w:tc>
          <w:tcPr>
            <w:tcW w:w="915" w:type="dxa"/>
            <w:gridSpan w:val="2"/>
            <w:vAlign w:val="bottom"/>
          </w:tcPr>
          <w:p w14:paraId="55889214"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14,015</w:t>
            </w:r>
          </w:p>
        </w:tc>
        <w:tc>
          <w:tcPr>
            <w:tcW w:w="1133" w:type="dxa"/>
            <w:vAlign w:val="bottom"/>
          </w:tcPr>
          <w:p w14:paraId="7358E87F" w14:textId="77777777" w:rsidR="00431349" w:rsidRPr="002F023D" w:rsidRDefault="00431349" w:rsidP="001B5AF4">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tcPr>
          <w:p w14:paraId="34DC4B2C"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023C945B"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90</w:t>
            </w:r>
          </w:p>
        </w:tc>
        <w:tc>
          <w:tcPr>
            <w:tcW w:w="851" w:type="dxa"/>
            <w:vAlign w:val="bottom"/>
          </w:tcPr>
          <w:p w14:paraId="69141177"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41EEFB18" w14:textId="77777777" w:rsidR="00431349" w:rsidRPr="002F023D" w:rsidRDefault="00431349" w:rsidP="001B5AF4">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082391AD" w14:textId="77777777" w:rsidR="00431349" w:rsidRPr="002F023D" w:rsidRDefault="00431349" w:rsidP="001B5AF4">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57985809" w14:textId="77777777" w:rsidR="00431349" w:rsidRPr="002F023D" w:rsidRDefault="00431349" w:rsidP="001B5AF4">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c>
          <w:tcPr>
            <w:tcW w:w="1003" w:type="dxa"/>
            <w:vAlign w:val="bottom"/>
          </w:tcPr>
          <w:p w14:paraId="0A764856" w14:textId="77777777" w:rsidR="00431349" w:rsidRPr="002F023D" w:rsidRDefault="00431349" w:rsidP="001B5AF4">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76C1B067" w14:textId="77777777" w:rsidR="00431349" w:rsidRPr="002F023D" w:rsidRDefault="00431349" w:rsidP="001B5AF4">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7F996337" w14:textId="77777777" w:rsidR="00431349" w:rsidRPr="002F023D" w:rsidRDefault="00431349" w:rsidP="001B5AF4">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3A80224D" w14:textId="77777777" w:rsidR="00431349" w:rsidRPr="002F023D" w:rsidRDefault="00431349" w:rsidP="001B5AF4">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21" w:type="dxa"/>
            <w:vAlign w:val="bottom"/>
          </w:tcPr>
          <w:p w14:paraId="60B0BE69" w14:textId="77777777" w:rsidR="00431349" w:rsidRPr="002F023D" w:rsidRDefault="00431349" w:rsidP="001B5AF4">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14,105</w:t>
            </w:r>
          </w:p>
        </w:tc>
      </w:tr>
      <w:tr w:rsidR="00431349" w:rsidRPr="002F023D" w14:paraId="29131FDB" w14:textId="77777777" w:rsidTr="00431349">
        <w:tc>
          <w:tcPr>
            <w:tcW w:w="1350" w:type="dxa"/>
          </w:tcPr>
          <w:p w14:paraId="5D1F744F" w14:textId="77777777" w:rsidR="00431349" w:rsidRPr="002F023D" w:rsidRDefault="00431349" w:rsidP="001B5AF4">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2F023D">
              <w:rPr>
                <w:rFonts w:ascii="CordiaUPC" w:eastAsia="AngsanaNew" w:hAnsi="CordiaUPC" w:cs="CordiaUPC" w:hint="cs"/>
                <w:sz w:val="26"/>
                <w:szCs w:val="26"/>
                <w:lang w:val="en-US" w:eastAsia="en-GB"/>
              </w:rPr>
              <w:t>Computer software</w:t>
            </w:r>
          </w:p>
        </w:tc>
        <w:tc>
          <w:tcPr>
            <w:tcW w:w="975" w:type="dxa"/>
          </w:tcPr>
          <w:p w14:paraId="1ABDF25D" w14:textId="77777777" w:rsidR="00431349" w:rsidRPr="002F023D" w:rsidRDefault="00431349" w:rsidP="001B5AF4">
            <w:pPr>
              <w:tabs>
                <w:tab w:val="decimal" w:pos="693"/>
              </w:tabs>
              <w:spacing w:line="220" w:lineRule="exact"/>
              <w:ind w:right="72"/>
              <w:rPr>
                <w:rFonts w:ascii="CordiaUPC" w:hAnsi="CordiaUPC" w:cs="CordiaUPC"/>
                <w:sz w:val="26"/>
                <w:szCs w:val="26"/>
              </w:rPr>
            </w:pPr>
          </w:p>
          <w:p w14:paraId="04079056" w14:textId="77777777" w:rsidR="00431349" w:rsidRPr="002F023D" w:rsidRDefault="00431349" w:rsidP="001B5AF4">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3,541</w:t>
            </w:r>
          </w:p>
        </w:tc>
        <w:tc>
          <w:tcPr>
            <w:tcW w:w="915" w:type="dxa"/>
            <w:gridSpan w:val="2"/>
            <w:vAlign w:val="bottom"/>
          </w:tcPr>
          <w:p w14:paraId="3138EFB6" w14:textId="77777777" w:rsidR="00431349" w:rsidRPr="002F023D" w:rsidRDefault="00431349" w:rsidP="001B5AF4">
            <w:pPr>
              <w:tabs>
                <w:tab w:val="decimal" w:pos="771"/>
              </w:tabs>
              <w:spacing w:line="220" w:lineRule="exact"/>
              <w:ind w:right="72"/>
              <w:rPr>
                <w:rFonts w:ascii="CordiaUPC" w:hAnsi="CordiaUPC" w:cs="CordiaUPC"/>
                <w:sz w:val="26"/>
                <w:szCs w:val="26"/>
                <w:cs/>
                <w:lang w:bidi="th-TH"/>
              </w:rPr>
            </w:pPr>
            <w:r w:rsidRPr="002F023D">
              <w:rPr>
                <w:rFonts w:ascii="CordiaUPC" w:hAnsi="CordiaUPC" w:cs="CordiaUPC" w:hint="cs"/>
                <w:sz w:val="26"/>
                <w:szCs w:val="26"/>
                <w:lang w:bidi="th-TH"/>
              </w:rPr>
              <w:t>8,910</w:t>
            </w:r>
          </w:p>
        </w:tc>
        <w:tc>
          <w:tcPr>
            <w:tcW w:w="1133" w:type="dxa"/>
            <w:vAlign w:val="bottom"/>
          </w:tcPr>
          <w:p w14:paraId="7050E2FE" w14:textId="77777777" w:rsidR="00431349" w:rsidRPr="002F023D" w:rsidRDefault="00431349" w:rsidP="001B5AF4">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tcPr>
          <w:p w14:paraId="6A212E38"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15F7159B"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43048711"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172</w:t>
            </w:r>
          </w:p>
        </w:tc>
        <w:tc>
          <w:tcPr>
            <w:tcW w:w="1131" w:type="dxa"/>
            <w:vAlign w:val="bottom"/>
          </w:tcPr>
          <w:p w14:paraId="1FBE7404" w14:textId="77777777" w:rsidR="00431349" w:rsidRPr="002F023D" w:rsidRDefault="00431349" w:rsidP="001B5AF4">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166</w:t>
            </w:r>
          </w:p>
        </w:tc>
        <w:tc>
          <w:tcPr>
            <w:tcW w:w="1167" w:type="dxa"/>
            <w:vAlign w:val="bottom"/>
          </w:tcPr>
          <w:p w14:paraId="687572F3" w14:textId="77777777" w:rsidR="00431349" w:rsidRPr="002F023D" w:rsidRDefault="00431349" w:rsidP="001B5AF4">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1,367</w:t>
            </w:r>
          </w:p>
        </w:tc>
        <w:tc>
          <w:tcPr>
            <w:tcW w:w="891" w:type="dxa"/>
            <w:vAlign w:val="bottom"/>
          </w:tcPr>
          <w:p w14:paraId="7CC7C8A3" w14:textId="77777777" w:rsidR="00431349" w:rsidRPr="002F023D" w:rsidRDefault="00431349" w:rsidP="001B5AF4">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10,615</w:t>
            </w:r>
          </w:p>
        </w:tc>
        <w:tc>
          <w:tcPr>
            <w:tcW w:w="1003" w:type="dxa"/>
            <w:vAlign w:val="bottom"/>
          </w:tcPr>
          <w:p w14:paraId="176918CB" w14:textId="77777777" w:rsidR="00431349" w:rsidRPr="002F023D" w:rsidRDefault="00431349" w:rsidP="001B5AF4">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(5,369)</w:t>
            </w:r>
          </w:p>
        </w:tc>
        <w:tc>
          <w:tcPr>
            <w:tcW w:w="1134" w:type="dxa"/>
            <w:vAlign w:val="bottom"/>
          </w:tcPr>
          <w:p w14:paraId="35E8D5B9" w14:textId="77777777" w:rsidR="00431349" w:rsidRPr="002F023D" w:rsidRDefault="00431349" w:rsidP="001B5AF4">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(1,310)</w:t>
            </w:r>
          </w:p>
        </w:tc>
        <w:tc>
          <w:tcPr>
            <w:tcW w:w="1134" w:type="dxa"/>
            <w:vAlign w:val="bottom"/>
          </w:tcPr>
          <w:p w14:paraId="405BF9F7" w14:textId="77777777" w:rsidR="00431349" w:rsidRPr="002F023D" w:rsidRDefault="00431349" w:rsidP="001B5AF4">
            <w:pPr>
              <w:tabs>
                <w:tab w:val="decimal" w:pos="758"/>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30</w:t>
            </w:r>
          </w:p>
        </w:tc>
        <w:tc>
          <w:tcPr>
            <w:tcW w:w="1056" w:type="dxa"/>
            <w:vAlign w:val="bottom"/>
          </w:tcPr>
          <w:p w14:paraId="239157D1" w14:textId="77777777" w:rsidR="00431349" w:rsidRPr="002F023D" w:rsidRDefault="00431349" w:rsidP="001B5AF4">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(6,649)</w:t>
            </w:r>
          </w:p>
        </w:tc>
        <w:tc>
          <w:tcPr>
            <w:tcW w:w="1121" w:type="dxa"/>
            <w:vAlign w:val="bottom"/>
          </w:tcPr>
          <w:p w14:paraId="19E2B3A9" w14:textId="77777777" w:rsidR="00431349" w:rsidRPr="002F023D" w:rsidRDefault="00431349" w:rsidP="001B5AF4">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3,966</w:t>
            </w:r>
          </w:p>
        </w:tc>
      </w:tr>
      <w:tr w:rsidR="00431349" w:rsidRPr="002F023D" w14:paraId="1B33E5CC" w14:textId="77777777" w:rsidTr="00431349">
        <w:tc>
          <w:tcPr>
            <w:tcW w:w="1350" w:type="dxa"/>
          </w:tcPr>
          <w:p w14:paraId="5DB9D6A5" w14:textId="77777777" w:rsidR="00431349" w:rsidRPr="002F023D" w:rsidRDefault="00431349" w:rsidP="001B5AF4">
            <w:pPr>
              <w:spacing w:line="220" w:lineRule="exact"/>
              <w:ind w:left="90" w:right="-18" w:hanging="108"/>
              <w:rPr>
                <w:rFonts w:ascii="CordiaUPC" w:hAnsi="CordiaUPC" w:cs="CordiaUPC"/>
                <w:sz w:val="26"/>
                <w:szCs w:val="26"/>
                <w:rtl/>
                <w:cs/>
                <w:lang w:val="en-US"/>
              </w:rPr>
            </w:pPr>
            <w:r w:rsidRPr="002F023D">
              <w:rPr>
                <w:rFonts w:ascii="CordiaUPC" w:hAnsi="CordiaUPC" w:cs="CordiaUPC" w:hint="cs"/>
                <w:sz w:val="26"/>
                <w:szCs w:val="26"/>
                <w:lang w:val="en-US"/>
              </w:rPr>
              <w:t>Computer software under development</w:t>
            </w:r>
          </w:p>
        </w:tc>
        <w:tc>
          <w:tcPr>
            <w:tcW w:w="975" w:type="dxa"/>
            <w:vAlign w:val="bottom"/>
          </w:tcPr>
          <w:p w14:paraId="3D6C59B9" w14:textId="77777777" w:rsidR="00431349" w:rsidRPr="002F023D" w:rsidRDefault="00431349" w:rsidP="001B5AF4">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843</w:t>
            </w:r>
          </w:p>
        </w:tc>
        <w:tc>
          <w:tcPr>
            <w:tcW w:w="915" w:type="dxa"/>
            <w:gridSpan w:val="2"/>
            <w:vAlign w:val="bottom"/>
          </w:tcPr>
          <w:p w14:paraId="00BAE9A0" w14:textId="77777777" w:rsidR="00431349" w:rsidRPr="002F023D" w:rsidRDefault="00431349" w:rsidP="001B5AF4">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843</w:t>
            </w:r>
          </w:p>
        </w:tc>
        <w:tc>
          <w:tcPr>
            <w:tcW w:w="1133" w:type="dxa"/>
            <w:vAlign w:val="bottom"/>
          </w:tcPr>
          <w:p w14:paraId="1DA14351" w14:textId="77777777" w:rsidR="00431349" w:rsidRPr="002F023D" w:rsidRDefault="00431349" w:rsidP="001B5AF4">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tcPr>
          <w:p w14:paraId="4EA04A00"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7643C397"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20B37B6F"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2093034E"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42F280BB"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1,433</w:t>
            </w:r>
          </w:p>
        </w:tc>
        <w:tc>
          <w:tcPr>
            <w:tcW w:w="1131" w:type="dxa"/>
            <w:vAlign w:val="bottom"/>
          </w:tcPr>
          <w:p w14:paraId="6C416504" w14:textId="77777777" w:rsidR="00431349" w:rsidRPr="002F023D" w:rsidRDefault="00431349" w:rsidP="001B5AF4">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(7)</w:t>
            </w:r>
          </w:p>
        </w:tc>
        <w:tc>
          <w:tcPr>
            <w:tcW w:w="1167" w:type="dxa"/>
            <w:vAlign w:val="bottom"/>
          </w:tcPr>
          <w:p w14:paraId="23CD378D" w14:textId="77777777" w:rsidR="00431349" w:rsidRPr="002F023D" w:rsidRDefault="00431349" w:rsidP="001B5AF4">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(1,523)</w:t>
            </w:r>
          </w:p>
        </w:tc>
        <w:tc>
          <w:tcPr>
            <w:tcW w:w="891" w:type="dxa"/>
            <w:vAlign w:val="bottom"/>
          </w:tcPr>
          <w:p w14:paraId="12D8E1AF" w14:textId="77777777" w:rsidR="00431349" w:rsidRPr="002F023D" w:rsidRDefault="00431349" w:rsidP="001B5AF4">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746</w:t>
            </w:r>
          </w:p>
        </w:tc>
        <w:tc>
          <w:tcPr>
            <w:tcW w:w="1003" w:type="dxa"/>
            <w:vAlign w:val="bottom"/>
          </w:tcPr>
          <w:p w14:paraId="2556B8AA" w14:textId="77777777" w:rsidR="00431349" w:rsidRPr="002F023D" w:rsidRDefault="00431349" w:rsidP="001B5AF4">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0AF70D2E"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42C152C3"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0D90CD66" w14:textId="77777777" w:rsidR="00431349" w:rsidRPr="002F023D" w:rsidRDefault="00431349" w:rsidP="001B5AF4">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21" w:type="dxa"/>
            <w:vAlign w:val="bottom"/>
          </w:tcPr>
          <w:p w14:paraId="07246B45" w14:textId="77777777" w:rsidR="00431349" w:rsidRPr="002F023D" w:rsidRDefault="00431349" w:rsidP="001B5AF4">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746</w:t>
            </w:r>
          </w:p>
        </w:tc>
      </w:tr>
      <w:tr w:rsidR="00431349" w:rsidRPr="002F023D" w14:paraId="07D0B962" w14:textId="77777777" w:rsidTr="00431349">
        <w:tc>
          <w:tcPr>
            <w:tcW w:w="1350" w:type="dxa"/>
          </w:tcPr>
          <w:p w14:paraId="310391A3" w14:textId="77777777" w:rsidR="00431349" w:rsidRPr="002F023D" w:rsidRDefault="00431349" w:rsidP="001B5AF4">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 xml:space="preserve">Right-of-use </w:t>
            </w:r>
            <w:r w:rsidRPr="002F023D">
              <w:rPr>
                <w:rFonts w:ascii="CordiaUPC" w:hAnsi="CordiaUPC" w:cs="CordiaUPC" w:hint="cs"/>
                <w:spacing w:val="-4"/>
                <w:sz w:val="26"/>
                <w:szCs w:val="26"/>
                <w:lang w:val="en-US"/>
              </w:rPr>
              <w:t>assets - software</w:t>
            </w:r>
          </w:p>
        </w:tc>
        <w:tc>
          <w:tcPr>
            <w:tcW w:w="975" w:type="dxa"/>
            <w:vAlign w:val="bottom"/>
          </w:tcPr>
          <w:p w14:paraId="70F6DB7A" w14:textId="77777777" w:rsidR="00431349" w:rsidRPr="002F023D" w:rsidRDefault="00431349" w:rsidP="001B5AF4">
            <w:pP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w:t>
            </w:r>
          </w:p>
        </w:tc>
        <w:tc>
          <w:tcPr>
            <w:tcW w:w="915" w:type="dxa"/>
            <w:gridSpan w:val="2"/>
            <w:vAlign w:val="bottom"/>
          </w:tcPr>
          <w:p w14:paraId="494EB92D" w14:textId="77777777" w:rsidR="00431349" w:rsidRPr="002F023D" w:rsidRDefault="00431349" w:rsidP="001B5AF4">
            <w:pP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w:t>
            </w:r>
          </w:p>
        </w:tc>
        <w:tc>
          <w:tcPr>
            <w:tcW w:w="1133" w:type="dxa"/>
            <w:vAlign w:val="bottom"/>
          </w:tcPr>
          <w:p w14:paraId="6C22D5E0" w14:textId="77777777" w:rsidR="00431349" w:rsidRPr="002F023D" w:rsidRDefault="00431349" w:rsidP="001B5AF4">
            <w:pP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112</w:t>
            </w:r>
          </w:p>
        </w:tc>
        <w:tc>
          <w:tcPr>
            <w:tcW w:w="1025" w:type="dxa"/>
          </w:tcPr>
          <w:p w14:paraId="0F73ED1C"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6D5C1307"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p>
          <w:p w14:paraId="0052D4CE"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04BA8DA0" w14:textId="77777777" w:rsidR="00431349" w:rsidRPr="002F023D" w:rsidRDefault="00431349" w:rsidP="001B5AF4">
            <w:pP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03D7DBBE" w14:textId="77777777" w:rsidR="00431349" w:rsidRPr="002F023D" w:rsidRDefault="00431349" w:rsidP="001B5AF4">
            <w:pP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0B15B4BF" w14:textId="77777777" w:rsidR="00431349" w:rsidRPr="002F023D" w:rsidRDefault="00431349" w:rsidP="001B5AF4">
            <w:pP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5AC3B0D6" w14:textId="77777777" w:rsidR="00431349" w:rsidRPr="002F023D" w:rsidRDefault="00431349" w:rsidP="001B5AF4">
            <w:pP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112</w:t>
            </w:r>
          </w:p>
        </w:tc>
        <w:tc>
          <w:tcPr>
            <w:tcW w:w="1003" w:type="dxa"/>
            <w:vAlign w:val="bottom"/>
          </w:tcPr>
          <w:p w14:paraId="2063D65B" w14:textId="77777777" w:rsidR="00431349" w:rsidRPr="002F023D" w:rsidRDefault="00431349" w:rsidP="001B5AF4">
            <w:pP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312335CE"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134" w:type="dxa"/>
            <w:vAlign w:val="bottom"/>
          </w:tcPr>
          <w:p w14:paraId="2ED3E406" w14:textId="77777777" w:rsidR="00431349" w:rsidRPr="002F023D" w:rsidRDefault="00431349" w:rsidP="001B5AF4">
            <w:pP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11DF78E6" w14:textId="77777777" w:rsidR="00431349" w:rsidRPr="002F023D" w:rsidRDefault="00431349" w:rsidP="001B5AF4">
            <w:pP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(64)</w:t>
            </w:r>
          </w:p>
        </w:tc>
        <w:tc>
          <w:tcPr>
            <w:tcW w:w="1121" w:type="dxa"/>
            <w:vAlign w:val="bottom"/>
          </w:tcPr>
          <w:p w14:paraId="452DC44E" w14:textId="77777777" w:rsidR="00431349" w:rsidRPr="002F023D" w:rsidRDefault="00431349" w:rsidP="001B5AF4">
            <w:pP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48</w:t>
            </w:r>
          </w:p>
        </w:tc>
      </w:tr>
      <w:tr w:rsidR="00431349" w:rsidRPr="002F023D" w14:paraId="31188642" w14:textId="77777777" w:rsidTr="00431349">
        <w:trPr>
          <w:trHeight w:val="432"/>
        </w:trPr>
        <w:tc>
          <w:tcPr>
            <w:tcW w:w="1350" w:type="dxa"/>
            <w:vAlign w:val="bottom"/>
          </w:tcPr>
          <w:p w14:paraId="6D649E4B" w14:textId="77777777" w:rsidR="00431349" w:rsidRPr="002F023D" w:rsidRDefault="00431349" w:rsidP="001B5AF4">
            <w:pPr>
              <w:spacing w:line="220" w:lineRule="exact"/>
              <w:ind w:left="90" w:right="-18" w:hanging="108"/>
              <w:rPr>
                <w:rFonts w:ascii="CordiaUPC" w:hAnsi="CordiaUPC" w:cs="CordiaUPC"/>
                <w:sz w:val="26"/>
                <w:szCs w:val="26"/>
                <w:lang w:val="en-US"/>
              </w:rPr>
            </w:pPr>
            <w:r w:rsidRPr="002F023D">
              <w:rPr>
                <w:rFonts w:ascii="CordiaUPC" w:hAnsi="CordiaUPC" w:cs="CordiaUPC" w:hint="cs"/>
                <w:sz w:val="26"/>
                <w:szCs w:val="26"/>
                <w:lang w:val="en-US"/>
              </w:rPr>
              <w:t>Other intangible assets</w:t>
            </w:r>
          </w:p>
        </w:tc>
        <w:tc>
          <w:tcPr>
            <w:tcW w:w="975" w:type="dxa"/>
            <w:vAlign w:val="bottom"/>
          </w:tcPr>
          <w:p w14:paraId="48199E34" w14:textId="77777777" w:rsidR="00431349" w:rsidRPr="002F023D" w:rsidRDefault="00431349" w:rsidP="001B5AF4">
            <w:pPr>
              <w:pBdr>
                <w:bottom w:val="single" w:sz="4" w:space="1" w:color="auto"/>
              </w:pBdr>
              <w:tabs>
                <w:tab w:val="decimal" w:pos="693"/>
              </w:tabs>
              <w:spacing w:line="220" w:lineRule="exact"/>
              <w:ind w:right="72"/>
              <w:rPr>
                <w:rFonts w:ascii="CordiaUPC" w:hAnsi="CordiaUPC" w:cs="CordiaUPC"/>
                <w:sz w:val="26"/>
                <w:szCs w:val="26"/>
              </w:rPr>
            </w:pPr>
            <w:r w:rsidRPr="002F023D">
              <w:rPr>
                <w:rFonts w:ascii="CordiaUPC" w:hAnsi="CordiaUPC" w:cs="CordiaUPC" w:hint="cs"/>
                <w:sz w:val="26"/>
                <w:szCs w:val="26"/>
              </w:rPr>
              <w:t>3,964</w:t>
            </w:r>
          </w:p>
        </w:tc>
        <w:tc>
          <w:tcPr>
            <w:tcW w:w="915" w:type="dxa"/>
            <w:gridSpan w:val="2"/>
            <w:vAlign w:val="bottom"/>
          </w:tcPr>
          <w:p w14:paraId="19D70D94" w14:textId="77777777" w:rsidR="00431349" w:rsidRPr="002F023D" w:rsidRDefault="00431349" w:rsidP="001B5AF4">
            <w:pPr>
              <w:pBdr>
                <w:bottom w:val="single" w:sz="4" w:space="1" w:color="auto"/>
              </w:pBdr>
              <w:tabs>
                <w:tab w:val="decimal" w:pos="771"/>
              </w:tabs>
              <w:spacing w:line="220" w:lineRule="exact"/>
              <w:ind w:right="72"/>
              <w:rPr>
                <w:rFonts w:ascii="CordiaUPC" w:hAnsi="CordiaUPC" w:cs="CordiaUPC"/>
                <w:sz w:val="26"/>
                <w:szCs w:val="26"/>
              </w:rPr>
            </w:pPr>
            <w:r w:rsidRPr="002F023D">
              <w:rPr>
                <w:rFonts w:ascii="CordiaUPC" w:hAnsi="CordiaUPC" w:cs="CordiaUPC" w:hint="cs"/>
                <w:sz w:val="26"/>
                <w:szCs w:val="26"/>
              </w:rPr>
              <w:t>3,964</w:t>
            </w:r>
          </w:p>
        </w:tc>
        <w:tc>
          <w:tcPr>
            <w:tcW w:w="1133" w:type="dxa"/>
            <w:vAlign w:val="bottom"/>
          </w:tcPr>
          <w:p w14:paraId="6A30B4B0" w14:textId="77777777" w:rsidR="00431349" w:rsidRPr="002F023D" w:rsidRDefault="00431349" w:rsidP="001B5AF4">
            <w:pPr>
              <w:pBdr>
                <w:bottom w:val="single" w:sz="4" w:space="1" w:color="auto"/>
              </w:pBdr>
              <w:tabs>
                <w:tab w:val="decimal" w:pos="750"/>
              </w:tabs>
              <w:spacing w:line="220" w:lineRule="exact"/>
              <w:ind w:right="-11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025" w:type="dxa"/>
            <w:vAlign w:val="bottom"/>
          </w:tcPr>
          <w:p w14:paraId="6990C08B" w14:textId="77777777" w:rsidR="00431349" w:rsidRPr="002F023D" w:rsidRDefault="00431349" w:rsidP="001B5AF4">
            <w:pPr>
              <w:pBdr>
                <w:bottom w:val="single" w:sz="4" w:space="1" w:color="auto"/>
              </w:pBd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851" w:type="dxa"/>
            <w:vAlign w:val="bottom"/>
          </w:tcPr>
          <w:p w14:paraId="713770F4" w14:textId="77777777" w:rsidR="00431349" w:rsidRPr="002F023D" w:rsidRDefault="00431349" w:rsidP="001B5AF4">
            <w:pPr>
              <w:pBdr>
                <w:bottom w:val="single" w:sz="4" w:space="1" w:color="auto"/>
              </w:pBdr>
              <w:tabs>
                <w:tab w:val="decimal" w:pos="610"/>
              </w:tabs>
              <w:spacing w:line="220" w:lineRule="exact"/>
              <w:ind w:right="-112"/>
              <w:rPr>
                <w:rFonts w:ascii="CordiaUPC" w:hAnsi="CordiaUPC" w:cs="CordiaUPC"/>
                <w:sz w:val="26"/>
                <w:szCs w:val="26"/>
                <w:lang w:bidi="th-TH"/>
              </w:rPr>
            </w:pPr>
            <w:r w:rsidRPr="002F023D">
              <w:rPr>
                <w:rFonts w:ascii="CordiaUPC" w:hAnsi="CordiaUPC" w:cs="CordiaUPC" w:hint="cs"/>
                <w:sz w:val="26"/>
                <w:szCs w:val="26"/>
                <w:lang w:bidi="th-TH"/>
              </w:rPr>
              <w:t>-</w:t>
            </w:r>
          </w:p>
        </w:tc>
        <w:tc>
          <w:tcPr>
            <w:tcW w:w="1131" w:type="dxa"/>
            <w:vAlign w:val="bottom"/>
          </w:tcPr>
          <w:p w14:paraId="76F54662" w14:textId="77777777" w:rsidR="00431349" w:rsidRPr="002F023D" w:rsidRDefault="00431349" w:rsidP="001B5AF4">
            <w:pPr>
              <w:pBdr>
                <w:bottom w:val="single" w:sz="4" w:space="1" w:color="auto"/>
              </w:pBdr>
              <w:tabs>
                <w:tab w:val="decimal" w:pos="596"/>
              </w:tabs>
              <w:spacing w:line="220" w:lineRule="exact"/>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1167" w:type="dxa"/>
            <w:vAlign w:val="bottom"/>
          </w:tcPr>
          <w:p w14:paraId="3A9A26A5" w14:textId="77777777" w:rsidR="00431349" w:rsidRPr="002F023D" w:rsidRDefault="00431349" w:rsidP="001B5AF4">
            <w:pPr>
              <w:pBdr>
                <w:bottom w:val="single" w:sz="4" w:space="1" w:color="auto"/>
              </w:pBdr>
              <w:tabs>
                <w:tab w:val="decimal" w:pos="771"/>
              </w:tabs>
              <w:spacing w:line="220" w:lineRule="exact"/>
              <w:ind w:right="72"/>
              <w:jc w:val="center"/>
              <w:rPr>
                <w:rFonts w:ascii="CordiaUPC" w:hAnsi="CordiaUPC" w:cs="CordiaUPC"/>
                <w:sz w:val="26"/>
                <w:szCs w:val="26"/>
                <w:lang w:bidi="th-TH"/>
              </w:rPr>
            </w:pPr>
            <w:r w:rsidRPr="002F023D">
              <w:rPr>
                <w:rFonts w:ascii="CordiaUPC" w:hAnsi="CordiaUPC" w:cs="CordiaUPC" w:hint="cs"/>
                <w:sz w:val="26"/>
                <w:szCs w:val="26"/>
                <w:lang w:bidi="th-TH"/>
              </w:rPr>
              <w:t>-</w:t>
            </w:r>
          </w:p>
        </w:tc>
        <w:tc>
          <w:tcPr>
            <w:tcW w:w="891" w:type="dxa"/>
            <w:vAlign w:val="bottom"/>
          </w:tcPr>
          <w:p w14:paraId="46C96A52" w14:textId="77777777" w:rsidR="00431349" w:rsidRPr="002F023D" w:rsidRDefault="00431349" w:rsidP="001B5AF4">
            <w:pPr>
              <w:pBdr>
                <w:bottom w:val="single" w:sz="4" w:space="1" w:color="auto"/>
              </w:pBdr>
              <w:tabs>
                <w:tab w:val="decimal" w:pos="603"/>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3,964</w:t>
            </w:r>
          </w:p>
        </w:tc>
        <w:tc>
          <w:tcPr>
            <w:tcW w:w="1003" w:type="dxa"/>
            <w:vAlign w:val="bottom"/>
          </w:tcPr>
          <w:p w14:paraId="3800B896" w14:textId="77777777" w:rsidR="00431349" w:rsidRPr="002F023D" w:rsidRDefault="00431349" w:rsidP="001B5AF4">
            <w:pPr>
              <w:pBdr>
                <w:bottom w:val="single" w:sz="4" w:space="1" w:color="auto"/>
              </w:pBdr>
              <w:tabs>
                <w:tab w:val="decimal" w:pos="675"/>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134" w:type="dxa"/>
            <w:vAlign w:val="bottom"/>
          </w:tcPr>
          <w:p w14:paraId="0EB62272" w14:textId="77777777" w:rsidR="00431349" w:rsidRPr="002F023D" w:rsidRDefault="00431349" w:rsidP="001B5AF4">
            <w:pPr>
              <w:pBdr>
                <w:bottom w:val="single" w:sz="4" w:space="1" w:color="auto"/>
              </w:pBd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134" w:type="dxa"/>
            <w:vAlign w:val="bottom"/>
          </w:tcPr>
          <w:p w14:paraId="7C541B9E" w14:textId="77777777" w:rsidR="00431349" w:rsidRPr="002F023D" w:rsidRDefault="00431349" w:rsidP="001B5AF4">
            <w:pPr>
              <w:pBdr>
                <w:bottom w:val="single" w:sz="4" w:space="1" w:color="auto"/>
              </w:pBdr>
              <w:tabs>
                <w:tab w:val="decimal" w:pos="771"/>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w:t>
            </w:r>
          </w:p>
        </w:tc>
        <w:tc>
          <w:tcPr>
            <w:tcW w:w="1056" w:type="dxa"/>
            <w:vAlign w:val="bottom"/>
          </w:tcPr>
          <w:p w14:paraId="41B4830B" w14:textId="77777777" w:rsidR="00431349" w:rsidRPr="002F023D" w:rsidRDefault="00431349" w:rsidP="001B5AF4">
            <w:pPr>
              <w:pBdr>
                <w:bottom w:val="single" w:sz="4" w:space="1" w:color="auto"/>
              </w:pBdr>
              <w:tabs>
                <w:tab w:val="decimal" w:pos="650"/>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(283)</w:t>
            </w:r>
          </w:p>
        </w:tc>
        <w:tc>
          <w:tcPr>
            <w:tcW w:w="1121" w:type="dxa"/>
            <w:vAlign w:val="bottom"/>
          </w:tcPr>
          <w:p w14:paraId="45142692" w14:textId="77777777" w:rsidR="00431349" w:rsidRPr="002F023D" w:rsidRDefault="00431349" w:rsidP="001B5AF4">
            <w:pPr>
              <w:pBdr>
                <w:bottom w:val="single" w:sz="4" w:space="1" w:color="auto"/>
              </w:pBdr>
              <w:tabs>
                <w:tab w:val="decimal" w:pos="732"/>
              </w:tabs>
              <w:spacing w:line="220" w:lineRule="exact"/>
              <w:ind w:right="72"/>
              <w:rPr>
                <w:rFonts w:ascii="CordiaUPC" w:hAnsi="CordiaUPC" w:cs="CordiaUPC"/>
                <w:sz w:val="26"/>
                <w:szCs w:val="26"/>
                <w:lang w:bidi="th-TH"/>
              </w:rPr>
            </w:pPr>
            <w:r w:rsidRPr="002F023D">
              <w:rPr>
                <w:rFonts w:ascii="CordiaUPC" w:hAnsi="CordiaUPC" w:cs="CordiaUPC" w:hint="cs"/>
                <w:sz w:val="26"/>
                <w:szCs w:val="26"/>
                <w:lang w:bidi="th-TH"/>
              </w:rPr>
              <w:t>3,681</w:t>
            </w:r>
          </w:p>
        </w:tc>
      </w:tr>
      <w:tr w:rsidR="00431349" w:rsidRPr="002F023D" w14:paraId="2529B734" w14:textId="77777777" w:rsidTr="00431349">
        <w:trPr>
          <w:trHeight w:val="317"/>
        </w:trPr>
        <w:tc>
          <w:tcPr>
            <w:tcW w:w="1350" w:type="dxa"/>
            <w:vAlign w:val="center"/>
          </w:tcPr>
          <w:p w14:paraId="14E355F1" w14:textId="77777777" w:rsidR="00431349" w:rsidRPr="002F023D" w:rsidRDefault="00431349" w:rsidP="001B5AF4">
            <w:pPr>
              <w:spacing w:line="220" w:lineRule="exact"/>
              <w:ind w:left="-18" w:right="-18"/>
              <w:rPr>
                <w:rFonts w:ascii="CordiaUPC" w:hAnsi="CordiaUPC" w:cs="CordiaUPC"/>
                <w:b/>
                <w:bCs/>
                <w:sz w:val="26"/>
                <w:szCs w:val="26"/>
                <w:rtl/>
                <w:cs/>
                <w:lang w:val="en-US"/>
              </w:rPr>
            </w:pPr>
            <w:r w:rsidRPr="002F023D">
              <w:rPr>
                <w:rFonts w:ascii="CordiaUPC" w:hAnsi="CordiaUPC" w:cs="CordiaUPC" w:hint="cs"/>
                <w:b/>
                <w:bCs/>
                <w:sz w:val="26"/>
                <w:szCs w:val="26"/>
                <w:lang w:val="en-US"/>
              </w:rPr>
              <w:t>Total</w:t>
            </w:r>
          </w:p>
        </w:tc>
        <w:tc>
          <w:tcPr>
            <w:tcW w:w="975" w:type="dxa"/>
            <w:vAlign w:val="bottom"/>
          </w:tcPr>
          <w:p w14:paraId="7064A85C" w14:textId="77777777" w:rsidR="00431349" w:rsidRPr="002F023D" w:rsidRDefault="00431349" w:rsidP="001B5AF4">
            <w:pPr>
              <w:pBdr>
                <w:bottom w:val="double" w:sz="4" w:space="1" w:color="auto"/>
              </w:pBdr>
              <w:tabs>
                <w:tab w:val="decimal" w:pos="693"/>
              </w:tabs>
              <w:spacing w:line="220" w:lineRule="exact"/>
              <w:ind w:right="72"/>
              <w:rPr>
                <w:rFonts w:ascii="CordiaUPC" w:hAnsi="CordiaUPC" w:cs="CordiaUPC"/>
                <w:b/>
                <w:bCs/>
                <w:sz w:val="26"/>
                <w:szCs w:val="26"/>
              </w:rPr>
            </w:pPr>
            <w:r w:rsidRPr="002F023D">
              <w:rPr>
                <w:rFonts w:ascii="CordiaUPC" w:hAnsi="CordiaUPC" w:cs="CordiaUPC" w:hint="cs"/>
                <w:b/>
                <w:bCs/>
                <w:sz w:val="26"/>
                <w:szCs w:val="26"/>
              </w:rPr>
              <w:t>22,363</w:t>
            </w:r>
          </w:p>
        </w:tc>
        <w:tc>
          <w:tcPr>
            <w:tcW w:w="915" w:type="dxa"/>
            <w:gridSpan w:val="2"/>
            <w:vAlign w:val="bottom"/>
          </w:tcPr>
          <w:p w14:paraId="609BB8E5" w14:textId="77777777" w:rsidR="00431349" w:rsidRPr="002F023D" w:rsidRDefault="00431349" w:rsidP="001B5AF4">
            <w:pPr>
              <w:pBdr>
                <w:bottom w:val="double" w:sz="4" w:space="1" w:color="auto"/>
              </w:pBdr>
              <w:tabs>
                <w:tab w:val="decimal" w:pos="771"/>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27,732</w:t>
            </w:r>
          </w:p>
        </w:tc>
        <w:tc>
          <w:tcPr>
            <w:tcW w:w="1133" w:type="dxa"/>
            <w:vAlign w:val="bottom"/>
          </w:tcPr>
          <w:p w14:paraId="5111238C" w14:textId="77777777" w:rsidR="00431349" w:rsidRPr="002F023D" w:rsidRDefault="00431349" w:rsidP="001B5AF4">
            <w:pPr>
              <w:pBdr>
                <w:bottom w:val="double" w:sz="4" w:space="1" w:color="auto"/>
              </w:pBdr>
              <w:tabs>
                <w:tab w:val="decimal" w:pos="750"/>
              </w:tabs>
              <w:spacing w:line="220" w:lineRule="exact"/>
              <w:ind w:right="-112"/>
              <w:jc w:val="center"/>
              <w:rPr>
                <w:rFonts w:ascii="CordiaUPC" w:hAnsi="CordiaUPC" w:cs="CordiaUPC"/>
                <w:b/>
                <w:bCs/>
                <w:sz w:val="26"/>
                <w:szCs w:val="26"/>
                <w:lang w:bidi="th-TH"/>
              </w:rPr>
            </w:pPr>
            <w:r w:rsidRPr="002F023D">
              <w:rPr>
                <w:rFonts w:ascii="CordiaUPC" w:hAnsi="CordiaUPC" w:cs="CordiaUPC" w:hint="cs"/>
                <w:b/>
                <w:bCs/>
                <w:sz w:val="26"/>
                <w:szCs w:val="26"/>
                <w:lang w:bidi="th-TH"/>
              </w:rPr>
              <w:t>112</w:t>
            </w:r>
          </w:p>
        </w:tc>
        <w:tc>
          <w:tcPr>
            <w:tcW w:w="1025" w:type="dxa"/>
            <w:vAlign w:val="bottom"/>
          </w:tcPr>
          <w:p w14:paraId="198DA374" w14:textId="77777777" w:rsidR="00431349" w:rsidRPr="002F023D" w:rsidRDefault="00431349" w:rsidP="001B5AF4">
            <w:pPr>
              <w:pBdr>
                <w:bottom w:val="double" w:sz="4" w:space="1" w:color="auto"/>
              </w:pBdr>
              <w:tabs>
                <w:tab w:val="decimal" w:pos="610"/>
              </w:tabs>
              <w:spacing w:line="220" w:lineRule="exact"/>
              <w:ind w:right="-112"/>
              <w:rPr>
                <w:rFonts w:ascii="CordiaUPC" w:hAnsi="CordiaUPC" w:cs="CordiaUPC"/>
                <w:b/>
                <w:bCs/>
                <w:sz w:val="26"/>
                <w:szCs w:val="26"/>
                <w:lang w:bidi="th-TH"/>
              </w:rPr>
            </w:pPr>
            <w:r>
              <w:rPr>
                <w:rFonts w:ascii="CordiaUPC" w:hAnsi="CordiaUPC" w:cs="CordiaUPC"/>
                <w:b/>
                <w:bCs/>
                <w:sz w:val="26"/>
                <w:szCs w:val="26"/>
                <w:lang w:bidi="th-TH"/>
              </w:rPr>
              <w:t>90</w:t>
            </w:r>
          </w:p>
        </w:tc>
        <w:tc>
          <w:tcPr>
            <w:tcW w:w="851" w:type="dxa"/>
            <w:vAlign w:val="bottom"/>
          </w:tcPr>
          <w:p w14:paraId="69C45AB3" w14:textId="77777777" w:rsidR="00431349" w:rsidRPr="002F023D" w:rsidRDefault="00431349" w:rsidP="001B5AF4">
            <w:pPr>
              <w:pBdr>
                <w:bottom w:val="double" w:sz="4" w:space="1" w:color="auto"/>
              </w:pBdr>
              <w:tabs>
                <w:tab w:val="decimal" w:pos="610"/>
              </w:tabs>
              <w:spacing w:line="220" w:lineRule="exact"/>
              <w:ind w:right="-112"/>
              <w:rPr>
                <w:rFonts w:ascii="CordiaUPC" w:hAnsi="CordiaUPC" w:cs="CordiaUPC"/>
                <w:b/>
                <w:bCs/>
                <w:sz w:val="26"/>
                <w:szCs w:val="26"/>
                <w:lang w:bidi="th-TH"/>
              </w:rPr>
            </w:pPr>
            <w:r w:rsidRPr="002F023D">
              <w:rPr>
                <w:rFonts w:ascii="CordiaUPC" w:hAnsi="CordiaUPC" w:cs="CordiaUPC" w:hint="cs"/>
                <w:b/>
                <w:bCs/>
                <w:sz w:val="26"/>
                <w:szCs w:val="26"/>
                <w:lang w:bidi="th-TH"/>
              </w:rPr>
              <w:t>1,605</w:t>
            </w:r>
          </w:p>
        </w:tc>
        <w:tc>
          <w:tcPr>
            <w:tcW w:w="1131" w:type="dxa"/>
            <w:vAlign w:val="bottom"/>
          </w:tcPr>
          <w:p w14:paraId="2CD882C2" w14:textId="77777777" w:rsidR="00431349" w:rsidRPr="002F023D" w:rsidRDefault="00431349" w:rsidP="001B5AF4">
            <w:pPr>
              <w:pBdr>
                <w:bottom w:val="double" w:sz="4" w:space="1" w:color="auto"/>
              </w:pBdr>
              <w:tabs>
                <w:tab w:val="decimal" w:pos="596"/>
              </w:tabs>
              <w:spacing w:line="220" w:lineRule="exact"/>
              <w:jc w:val="center"/>
              <w:rPr>
                <w:rFonts w:ascii="CordiaUPC" w:hAnsi="CordiaUPC" w:cs="CordiaUPC"/>
                <w:b/>
                <w:bCs/>
                <w:sz w:val="26"/>
                <w:szCs w:val="26"/>
                <w:lang w:bidi="th-TH"/>
              </w:rPr>
            </w:pPr>
            <w:r w:rsidRPr="002F023D">
              <w:rPr>
                <w:rFonts w:ascii="CordiaUPC" w:hAnsi="CordiaUPC" w:cs="CordiaUPC" w:hint="cs"/>
                <w:b/>
                <w:bCs/>
                <w:sz w:val="26"/>
                <w:szCs w:val="26"/>
                <w:lang w:bidi="th-TH"/>
              </w:rPr>
              <w:t>159</w:t>
            </w:r>
          </w:p>
        </w:tc>
        <w:tc>
          <w:tcPr>
            <w:tcW w:w="1167" w:type="dxa"/>
            <w:vAlign w:val="bottom"/>
          </w:tcPr>
          <w:p w14:paraId="091D1E60" w14:textId="77777777" w:rsidR="00431349" w:rsidRPr="002F023D" w:rsidRDefault="00431349" w:rsidP="001B5AF4">
            <w:pPr>
              <w:pBdr>
                <w:bottom w:val="double" w:sz="4" w:space="1" w:color="auto"/>
              </w:pBdr>
              <w:tabs>
                <w:tab w:val="decimal" w:pos="771"/>
              </w:tabs>
              <w:spacing w:line="220" w:lineRule="exact"/>
              <w:ind w:right="72"/>
              <w:jc w:val="center"/>
              <w:rPr>
                <w:rFonts w:ascii="CordiaUPC" w:hAnsi="CordiaUPC" w:cs="CordiaUPC"/>
                <w:b/>
                <w:bCs/>
                <w:sz w:val="26"/>
                <w:szCs w:val="26"/>
                <w:lang w:bidi="th-TH"/>
              </w:rPr>
            </w:pPr>
            <w:r w:rsidRPr="002F023D">
              <w:rPr>
                <w:rFonts w:ascii="CordiaUPC" w:hAnsi="CordiaUPC" w:cs="CordiaUPC" w:hint="cs"/>
                <w:b/>
                <w:bCs/>
                <w:sz w:val="26"/>
                <w:szCs w:val="26"/>
                <w:lang w:bidi="th-TH"/>
              </w:rPr>
              <w:t>(156)</w:t>
            </w:r>
          </w:p>
        </w:tc>
        <w:tc>
          <w:tcPr>
            <w:tcW w:w="891" w:type="dxa"/>
            <w:vAlign w:val="bottom"/>
          </w:tcPr>
          <w:p w14:paraId="3D2310CF" w14:textId="77777777" w:rsidR="00431349" w:rsidRPr="002F023D" w:rsidRDefault="00431349" w:rsidP="001B5AF4">
            <w:pPr>
              <w:pBdr>
                <w:bottom w:val="double" w:sz="4" w:space="1" w:color="auto"/>
              </w:pBdr>
              <w:tabs>
                <w:tab w:val="decimal" w:pos="603"/>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29,542</w:t>
            </w:r>
          </w:p>
        </w:tc>
        <w:tc>
          <w:tcPr>
            <w:tcW w:w="1003" w:type="dxa"/>
            <w:vAlign w:val="bottom"/>
          </w:tcPr>
          <w:p w14:paraId="05489711" w14:textId="77777777" w:rsidR="00431349" w:rsidRPr="002F023D" w:rsidRDefault="00431349" w:rsidP="001B5AF4">
            <w:pPr>
              <w:pBdr>
                <w:bottom w:val="double" w:sz="4" w:space="1" w:color="auto"/>
              </w:pBdr>
              <w:tabs>
                <w:tab w:val="decimal" w:pos="675"/>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(5,369)</w:t>
            </w:r>
          </w:p>
        </w:tc>
        <w:tc>
          <w:tcPr>
            <w:tcW w:w="1134" w:type="dxa"/>
            <w:vAlign w:val="bottom"/>
          </w:tcPr>
          <w:p w14:paraId="4CD80DB0" w14:textId="77777777" w:rsidR="00431349" w:rsidRPr="002F023D" w:rsidRDefault="00431349" w:rsidP="001B5AF4">
            <w:pPr>
              <w:pBdr>
                <w:bottom w:val="double" w:sz="4" w:space="1" w:color="auto"/>
              </w:pBdr>
              <w:tabs>
                <w:tab w:val="decimal" w:pos="758"/>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(1,657)</w:t>
            </w:r>
          </w:p>
        </w:tc>
        <w:tc>
          <w:tcPr>
            <w:tcW w:w="1134" w:type="dxa"/>
            <w:vAlign w:val="bottom"/>
          </w:tcPr>
          <w:p w14:paraId="179200B7" w14:textId="77777777" w:rsidR="00431349" w:rsidRPr="002F023D" w:rsidRDefault="00431349" w:rsidP="001B5AF4">
            <w:pPr>
              <w:pBdr>
                <w:bottom w:val="double" w:sz="4" w:space="1" w:color="auto"/>
              </w:pBdr>
              <w:tabs>
                <w:tab w:val="decimal" w:pos="758"/>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30</w:t>
            </w:r>
          </w:p>
        </w:tc>
        <w:tc>
          <w:tcPr>
            <w:tcW w:w="1056" w:type="dxa"/>
            <w:vAlign w:val="bottom"/>
          </w:tcPr>
          <w:p w14:paraId="573235E9" w14:textId="77777777" w:rsidR="00431349" w:rsidRPr="002F023D" w:rsidRDefault="00431349" w:rsidP="001B5AF4">
            <w:pPr>
              <w:pBdr>
                <w:bottom w:val="double" w:sz="4" w:space="1" w:color="auto"/>
              </w:pBdr>
              <w:tabs>
                <w:tab w:val="decimal" w:pos="650"/>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(6,996)</w:t>
            </w:r>
          </w:p>
        </w:tc>
        <w:tc>
          <w:tcPr>
            <w:tcW w:w="1121" w:type="dxa"/>
            <w:vAlign w:val="bottom"/>
          </w:tcPr>
          <w:p w14:paraId="3C4B05C9" w14:textId="77777777" w:rsidR="00431349" w:rsidRPr="002F023D" w:rsidRDefault="00431349" w:rsidP="001B5AF4">
            <w:pPr>
              <w:pBdr>
                <w:bottom w:val="double" w:sz="4" w:space="1" w:color="auto"/>
              </w:pBdr>
              <w:tabs>
                <w:tab w:val="decimal" w:pos="732"/>
              </w:tabs>
              <w:spacing w:line="220" w:lineRule="exact"/>
              <w:ind w:right="72"/>
              <w:rPr>
                <w:rFonts w:ascii="CordiaUPC" w:hAnsi="CordiaUPC" w:cs="CordiaUPC"/>
                <w:b/>
                <w:bCs/>
                <w:sz w:val="26"/>
                <w:szCs w:val="26"/>
                <w:lang w:bidi="th-TH"/>
              </w:rPr>
            </w:pPr>
            <w:r w:rsidRPr="002F023D">
              <w:rPr>
                <w:rFonts w:ascii="CordiaUPC" w:hAnsi="CordiaUPC" w:cs="CordiaUPC" w:hint="cs"/>
                <w:b/>
                <w:bCs/>
                <w:sz w:val="26"/>
                <w:szCs w:val="26"/>
                <w:lang w:bidi="th-TH"/>
              </w:rPr>
              <w:t>22,546</w:t>
            </w:r>
          </w:p>
        </w:tc>
      </w:tr>
    </w:tbl>
    <w:p w14:paraId="2A80EC6C" w14:textId="77777777" w:rsidR="007F7846" w:rsidRPr="003E74D8" w:rsidRDefault="007F7846" w:rsidP="007F7846">
      <w:pPr>
        <w:pStyle w:val="BodyText"/>
        <w:spacing w:after="0"/>
        <w:ind w:left="547"/>
        <w:rPr>
          <w:rFonts w:ascii="CordiaUPC" w:hAnsi="CordiaUPC" w:cs="CordiaUPC"/>
          <w:sz w:val="26"/>
          <w:szCs w:val="26"/>
          <w:lang w:val="en-US" w:eastAsia="en-GB" w:bidi="th-TH"/>
        </w:rPr>
      </w:pPr>
    </w:p>
    <w:p w14:paraId="2EFAAA66" w14:textId="64F7F8A3" w:rsidR="00380DFA" w:rsidRPr="003E74D8" w:rsidRDefault="00380DFA" w:rsidP="00773D8D">
      <w:pPr>
        <w:pStyle w:val="PlainText"/>
        <w:tabs>
          <w:tab w:val="left" w:pos="540"/>
        </w:tabs>
        <w:spacing w:line="240" w:lineRule="atLeast"/>
        <w:ind w:left="533" w:right="-29"/>
        <w:jc w:val="both"/>
        <w:rPr>
          <w:rFonts w:ascii="CordiaUPC" w:hAnsi="CordiaUPC" w:cs="CordiaUPC"/>
          <w:sz w:val="26"/>
          <w:szCs w:val="26"/>
        </w:rPr>
      </w:pPr>
      <w:r w:rsidRPr="003E74D8">
        <w:rPr>
          <w:rFonts w:ascii="CordiaUPC" w:hAnsi="CordiaUPC" w:cs="CordiaUPC" w:hint="cs"/>
          <w:sz w:val="26"/>
          <w:szCs w:val="26"/>
          <w:lang w:val="en-GB"/>
        </w:rPr>
        <w:t xml:space="preserve">The gross amount of the </w:t>
      </w:r>
      <w:r w:rsidR="005212F7" w:rsidRPr="003E74D8">
        <w:rPr>
          <w:rFonts w:ascii="CordiaUPC" w:hAnsi="CordiaUPC" w:cs="CordiaUPC" w:hint="cs"/>
          <w:sz w:val="26"/>
          <w:szCs w:val="26"/>
          <w:lang w:val="en-GB"/>
        </w:rPr>
        <w:t xml:space="preserve">Bank and its subsidiaries’ </w:t>
      </w:r>
      <w:r w:rsidRPr="003E74D8">
        <w:rPr>
          <w:rFonts w:ascii="CordiaUPC" w:hAnsi="CordiaUPC" w:cs="CordiaUPC" w:hint="cs"/>
          <w:sz w:val="26"/>
          <w:szCs w:val="26"/>
          <w:lang w:val="en-GB"/>
        </w:rPr>
        <w:t xml:space="preserve">fully </w:t>
      </w:r>
      <w:r w:rsidR="005212F7" w:rsidRPr="003E74D8">
        <w:rPr>
          <w:rFonts w:ascii="CordiaUPC" w:hAnsi="CordiaUPC" w:cs="CordiaUPC" w:hint="cs"/>
          <w:sz w:val="26"/>
          <w:szCs w:val="26"/>
          <w:lang w:val="en-GB"/>
        </w:rPr>
        <w:t>amortised intangible assets</w:t>
      </w:r>
      <w:r w:rsidRPr="003E74D8">
        <w:rPr>
          <w:rFonts w:ascii="CordiaUPC" w:hAnsi="CordiaUPC" w:cs="CordiaUPC" w:hint="cs"/>
          <w:sz w:val="26"/>
          <w:szCs w:val="26"/>
          <w:lang w:val="en-GB"/>
        </w:rPr>
        <w:t xml:space="preserve"> that were still in use as</w:t>
      </w:r>
      <w:r w:rsidRPr="003E74D8">
        <w:rPr>
          <w:rFonts w:ascii="CordiaUPC" w:hAnsi="CordiaUPC" w:cs="CordiaUPC" w:hint="cs"/>
          <w:sz w:val="26"/>
          <w:szCs w:val="26"/>
        </w:rPr>
        <w:t xml:space="preserve"> at </w:t>
      </w:r>
      <w:r w:rsidR="00431349" w:rsidRPr="00887104">
        <w:rPr>
          <w:rFonts w:ascii="CordiaUPC" w:hAnsi="CordiaUPC" w:cs="CordiaUPC" w:hint="cs"/>
          <w:color w:val="000000"/>
          <w:sz w:val="26"/>
          <w:szCs w:val="26"/>
          <w:lang w:val="en-US"/>
        </w:rPr>
        <w:t>30 June 202</w:t>
      </w:r>
      <w:r w:rsidR="00431349">
        <w:rPr>
          <w:rFonts w:ascii="CordiaUPC" w:hAnsi="CordiaUPC" w:cs="CordiaUPC"/>
          <w:color w:val="000000"/>
          <w:sz w:val="26"/>
          <w:szCs w:val="26"/>
          <w:lang w:val="en-US"/>
        </w:rPr>
        <w:t>1</w:t>
      </w:r>
      <w:r w:rsidR="00431349" w:rsidRPr="00887104">
        <w:rPr>
          <w:rFonts w:ascii="CordiaUPC" w:hAnsi="CordiaUPC" w:cs="CordiaUPC" w:hint="cs"/>
          <w:color w:val="000000"/>
          <w:sz w:val="26"/>
          <w:szCs w:val="26"/>
          <w:lang w:val="en-US"/>
        </w:rPr>
        <w:t xml:space="preserve"> </w:t>
      </w:r>
      <w:r w:rsidRPr="003E74D8">
        <w:rPr>
          <w:rFonts w:ascii="CordiaUPC" w:hAnsi="CordiaUPC" w:cs="CordiaUPC" w:hint="cs"/>
          <w:sz w:val="26"/>
          <w:szCs w:val="26"/>
          <w:lang w:val="en-US"/>
        </w:rPr>
        <w:t>amounted to Baht</w:t>
      </w:r>
      <w:r w:rsidR="001E17C2" w:rsidRPr="003E74D8">
        <w:rPr>
          <w:rFonts w:ascii="CordiaUPC" w:hAnsi="CordiaUPC" w:cs="CordiaUPC" w:hint="cs"/>
          <w:sz w:val="26"/>
          <w:szCs w:val="26"/>
          <w:lang w:val="en-US"/>
        </w:rPr>
        <w:t xml:space="preserve"> </w:t>
      </w:r>
      <w:r w:rsidR="007A49DF">
        <w:rPr>
          <w:rFonts w:ascii="CordiaUPC" w:hAnsi="CordiaUPC" w:cs="CordiaUPC"/>
          <w:color w:val="000000" w:themeColor="text1"/>
          <w:sz w:val="26"/>
          <w:szCs w:val="26"/>
          <w:lang w:val="en-US"/>
        </w:rPr>
        <w:t>1,736</w:t>
      </w:r>
      <w:r w:rsidR="0008203D">
        <w:rPr>
          <w:rFonts w:ascii="CordiaUPC" w:hAnsi="CordiaUPC" w:cs="CordiaUPC"/>
          <w:color w:val="0070C0"/>
          <w:sz w:val="26"/>
          <w:szCs w:val="26"/>
          <w:lang w:val="en-US"/>
        </w:rPr>
        <w:t xml:space="preserve"> </w:t>
      </w:r>
      <w:r w:rsidRPr="003E74D8">
        <w:rPr>
          <w:rFonts w:ascii="CordiaUPC" w:hAnsi="CordiaUPC" w:cs="CordiaUPC" w:hint="cs"/>
          <w:sz w:val="26"/>
          <w:szCs w:val="26"/>
          <w:lang w:val="en-US"/>
        </w:rPr>
        <w:t xml:space="preserve">million </w:t>
      </w:r>
      <w:r w:rsidRPr="003E74D8">
        <w:rPr>
          <w:rFonts w:ascii="CordiaUPC" w:hAnsi="CordiaUPC" w:cs="CordiaUPC" w:hint="cs"/>
          <w:i/>
          <w:iCs/>
          <w:sz w:val="26"/>
          <w:szCs w:val="26"/>
          <w:lang w:val="en-US"/>
        </w:rPr>
        <w:t>(</w:t>
      </w:r>
      <w:r w:rsidR="00431349" w:rsidRPr="00431349">
        <w:rPr>
          <w:rFonts w:ascii="CordiaUPC" w:hAnsi="CordiaUPC" w:cs="CordiaUPC" w:hint="cs"/>
          <w:i/>
          <w:iCs/>
          <w:sz w:val="26"/>
          <w:szCs w:val="26"/>
          <w:lang w:val="en-US"/>
        </w:rPr>
        <w:t xml:space="preserve">31 December </w:t>
      </w:r>
      <w:r w:rsidR="00431349" w:rsidRPr="00431349">
        <w:rPr>
          <w:rFonts w:ascii="CordiaUPC" w:hAnsi="CordiaUPC" w:cs="CordiaUPC" w:hint="cs"/>
          <w:i/>
          <w:iCs/>
          <w:color w:val="000000"/>
          <w:sz w:val="26"/>
          <w:szCs w:val="26"/>
          <w:lang w:val="en-US" w:eastAsia="en-GB"/>
        </w:rPr>
        <w:t>2020</w:t>
      </w:r>
      <w:r w:rsidRPr="003E74D8">
        <w:rPr>
          <w:rFonts w:ascii="CordiaUPC" w:hAnsi="CordiaUPC" w:cs="CordiaUPC" w:hint="cs"/>
          <w:i/>
          <w:iCs/>
          <w:sz w:val="26"/>
          <w:szCs w:val="26"/>
          <w:lang w:val="en-US"/>
        </w:rPr>
        <w:t>: Baht</w:t>
      </w:r>
      <w:r w:rsidR="00CB321F">
        <w:rPr>
          <w:rFonts w:ascii="CordiaUPC" w:hAnsi="CordiaUPC" w:cs="CordiaUPC"/>
          <w:i/>
          <w:iCs/>
          <w:sz w:val="26"/>
          <w:szCs w:val="26"/>
          <w:lang w:val="en-US"/>
        </w:rPr>
        <w:t xml:space="preserve"> </w:t>
      </w:r>
      <w:r w:rsidR="00431349">
        <w:rPr>
          <w:rFonts w:ascii="CordiaUPC" w:hAnsi="CordiaUPC" w:cs="CordiaUPC"/>
          <w:i/>
          <w:iCs/>
          <w:sz w:val="26"/>
          <w:szCs w:val="26"/>
          <w:lang w:val="en-US"/>
        </w:rPr>
        <w:t>4,797</w:t>
      </w:r>
      <w:r w:rsidRPr="003E74D8">
        <w:rPr>
          <w:rFonts w:ascii="CordiaUPC" w:hAnsi="CordiaUPC" w:cs="CordiaUPC" w:hint="cs"/>
          <w:i/>
          <w:iCs/>
          <w:sz w:val="26"/>
          <w:szCs w:val="26"/>
          <w:lang w:val="en-US"/>
        </w:rPr>
        <w:t xml:space="preserve"> </w:t>
      </w:r>
      <w:r w:rsidR="00CB321F">
        <w:rPr>
          <w:rFonts w:ascii="CordiaUPC" w:hAnsi="CordiaUPC" w:cs="CordiaUPC"/>
          <w:i/>
          <w:iCs/>
          <w:sz w:val="26"/>
          <w:szCs w:val="26"/>
          <w:lang w:val="en-US"/>
        </w:rPr>
        <w:t>m</w:t>
      </w:r>
      <w:r w:rsidRPr="003E74D8">
        <w:rPr>
          <w:rFonts w:ascii="CordiaUPC" w:hAnsi="CordiaUPC" w:cs="CordiaUPC" w:hint="cs"/>
          <w:i/>
          <w:iCs/>
          <w:sz w:val="26"/>
          <w:szCs w:val="26"/>
          <w:lang w:val="en-US"/>
        </w:rPr>
        <w:t>illion)</w:t>
      </w:r>
      <w:r w:rsidRPr="003E74D8">
        <w:rPr>
          <w:rFonts w:ascii="CordiaUPC" w:hAnsi="CordiaUPC" w:cs="CordiaUPC" w:hint="cs"/>
          <w:sz w:val="26"/>
          <w:szCs w:val="26"/>
        </w:rPr>
        <w:t>.</w:t>
      </w:r>
    </w:p>
    <w:p w14:paraId="6167E99D" w14:textId="77777777" w:rsidR="00773D8D" w:rsidRPr="003E74D8" w:rsidRDefault="00773D8D" w:rsidP="00773D8D">
      <w:pPr>
        <w:pStyle w:val="PlainText"/>
        <w:tabs>
          <w:tab w:val="left" w:pos="540"/>
        </w:tabs>
        <w:spacing w:line="240" w:lineRule="atLeast"/>
        <w:ind w:left="533" w:right="-29"/>
        <w:jc w:val="both"/>
        <w:rPr>
          <w:rFonts w:ascii="CordiaUPC" w:hAnsi="CordiaUPC" w:cs="CordiaUPC"/>
          <w:sz w:val="26"/>
          <w:szCs w:val="26"/>
        </w:rPr>
      </w:pPr>
    </w:p>
    <w:p w14:paraId="6A7A0EB7" w14:textId="4889A261" w:rsidR="00380DFA" w:rsidRPr="003E74D8" w:rsidRDefault="005212F7" w:rsidP="00773D8D">
      <w:pPr>
        <w:pStyle w:val="PlainText"/>
        <w:tabs>
          <w:tab w:val="left" w:pos="540"/>
        </w:tabs>
        <w:spacing w:line="240" w:lineRule="atLeast"/>
        <w:ind w:left="533" w:right="-29"/>
        <w:jc w:val="both"/>
        <w:rPr>
          <w:rFonts w:ascii="CordiaUPC" w:hAnsi="CordiaUPC" w:cs="CordiaUPC"/>
          <w:sz w:val="26"/>
          <w:szCs w:val="26"/>
          <w:lang w:val="en-US"/>
        </w:rPr>
      </w:pPr>
      <w:r w:rsidRPr="003E74D8">
        <w:rPr>
          <w:rFonts w:ascii="CordiaUPC" w:hAnsi="CordiaUPC" w:cs="CordiaUPC" w:hint="cs"/>
          <w:sz w:val="26"/>
          <w:szCs w:val="26"/>
          <w:lang w:val="en-GB"/>
        </w:rPr>
        <w:t>Amortisatio</w:t>
      </w:r>
      <w:r w:rsidR="00380DFA" w:rsidRPr="003E74D8">
        <w:rPr>
          <w:rFonts w:ascii="CordiaUPC" w:hAnsi="CordiaUPC" w:cs="CordiaUPC" w:hint="cs"/>
          <w:sz w:val="26"/>
          <w:szCs w:val="26"/>
          <w:lang w:val="en-GB"/>
        </w:rPr>
        <w:t xml:space="preserve">n presented in the </w:t>
      </w:r>
      <w:r w:rsidRPr="003E74D8">
        <w:rPr>
          <w:rFonts w:ascii="CordiaUPC" w:hAnsi="CordiaUPC" w:cs="CordiaUPC" w:hint="cs"/>
          <w:sz w:val="26"/>
          <w:szCs w:val="26"/>
          <w:lang w:val="en-GB"/>
        </w:rPr>
        <w:t>consolidated</w:t>
      </w:r>
      <w:r w:rsidR="00380DFA" w:rsidRPr="003E74D8">
        <w:rPr>
          <w:rFonts w:ascii="CordiaUPC" w:hAnsi="CordiaUPC" w:cs="CordiaUPC" w:hint="cs"/>
          <w:sz w:val="26"/>
          <w:szCs w:val="26"/>
          <w:lang w:val="en-GB"/>
        </w:rPr>
        <w:t xml:space="preserve"> profit or loss for the </w:t>
      </w:r>
      <w:bookmarkStart w:id="25" w:name="_Hlk72498446"/>
      <w:r w:rsidR="00431349" w:rsidRPr="003F1F2A">
        <w:rPr>
          <w:rFonts w:ascii="CordiaUPC" w:hAnsi="CordiaUPC" w:cs="CordiaUPC" w:hint="cs"/>
          <w:sz w:val="26"/>
          <w:szCs w:val="26"/>
          <w:lang w:val="en-GB"/>
        </w:rPr>
        <w:t xml:space="preserve">six-month periods ended </w:t>
      </w:r>
      <w:r w:rsidR="00431349" w:rsidRPr="003F1F2A">
        <w:rPr>
          <w:rFonts w:ascii="CordiaUPC" w:hAnsi="CordiaUPC" w:cs="CordiaUPC" w:hint="cs"/>
          <w:sz w:val="26"/>
          <w:szCs w:val="26"/>
          <w:lang w:val="en-US"/>
        </w:rPr>
        <w:t>30 June 202</w:t>
      </w:r>
      <w:r w:rsidR="00431349">
        <w:rPr>
          <w:rFonts w:ascii="CordiaUPC" w:hAnsi="CordiaUPC" w:cs="CordiaUPC"/>
          <w:sz w:val="26"/>
          <w:szCs w:val="26"/>
          <w:lang w:val="en-US"/>
        </w:rPr>
        <w:t>1</w:t>
      </w:r>
      <w:r w:rsidR="00431349" w:rsidRPr="003F1F2A">
        <w:rPr>
          <w:rFonts w:ascii="CordiaUPC" w:hAnsi="CordiaUPC" w:cs="CordiaUPC" w:hint="cs"/>
          <w:sz w:val="26"/>
          <w:szCs w:val="26"/>
          <w:lang w:val="en-US"/>
        </w:rPr>
        <w:t xml:space="preserve"> and 20</w:t>
      </w:r>
      <w:r w:rsidR="00431349">
        <w:rPr>
          <w:rFonts w:ascii="CordiaUPC" w:hAnsi="CordiaUPC" w:cs="CordiaUPC"/>
          <w:sz w:val="26"/>
          <w:szCs w:val="26"/>
          <w:lang w:val="en-US"/>
        </w:rPr>
        <w:t>20</w:t>
      </w:r>
      <w:r w:rsidR="00431349" w:rsidRPr="003F1F2A">
        <w:rPr>
          <w:rFonts w:ascii="CordiaUPC" w:hAnsi="CordiaUPC" w:cs="CordiaUPC" w:hint="cs"/>
          <w:sz w:val="26"/>
          <w:szCs w:val="26"/>
          <w:lang w:val="en-US"/>
        </w:rPr>
        <w:t xml:space="preserve"> </w:t>
      </w:r>
      <w:bookmarkEnd w:id="25"/>
      <w:r w:rsidR="00302CC5" w:rsidRPr="003E74D8">
        <w:rPr>
          <w:rFonts w:ascii="CordiaUPC" w:hAnsi="CordiaUPC" w:cs="CordiaUPC" w:hint="cs"/>
          <w:sz w:val="26"/>
          <w:szCs w:val="26"/>
          <w:lang w:val="en-US"/>
        </w:rPr>
        <w:t>amounted to Baht</w:t>
      </w:r>
      <w:r w:rsidR="001E17C2" w:rsidRPr="003E74D8">
        <w:rPr>
          <w:rFonts w:ascii="CordiaUPC" w:hAnsi="CordiaUPC" w:cs="CordiaUPC" w:hint="cs"/>
          <w:sz w:val="26"/>
          <w:szCs w:val="26"/>
          <w:lang w:val="en-US"/>
        </w:rPr>
        <w:t xml:space="preserve"> </w:t>
      </w:r>
      <w:r w:rsidR="00C85029">
        <w:rPr>
          <w:rFonts w:ascii="CordiaUPC" w:hAnsi="CordiaUPC" w:cs="CordiaUPC"/>
          <w:sz w:val="26"/>
          <w:szCs w:val="26"/>
          <w:lang w:val="en-US"/>
        </w:rPr>
        <w:t>957</w:t>
      </w:r>
      <w:r w:rsidR="00302CC5" w:rsidRPr="003E74D8">
        <w:rPr>
          <w:rFonts w:ascii="CordiaUPC" w:hAnsi="CordiaUPC" w:cs="CordiaUPC" w:hint="cs"/>
          <w:sz w:val="26"/>
          <w:szCs w:val="26"/>
          <w:lang w:val="en-US"/>
        </w:rPr>
        <w:t xml:space="preserve"> million and Baht </w:t>
      </w:r>
      <w:r w:rsidR="00894FFA">
        <w:rPr>
          <w:rFonts w:ascii="CordiaUPC" w:hAnsi="CordiaUPC" w:cs="CordiaUPC"/>
          <w:sz w:val="26"/>
          <w:szCs w:val="26"/>
          <w:lang w:val="en-US"/>
        </w:rPr>
        <w:t>6</w:t>
      </w:r>
      <w:r w:rsidR="00431349">
        <w:rPr>
          <w:rFonts w:ascii="CordiaUPC" w:hAnsi="CordiaUPC" w:cs="CordiaUPC"/>
          <w:sz w:val="26"/>
          <w:szCs w:val="26"/>
          <w:lang w:val="en-US"/>
        </w:rPr>
        <w:t>65</w:t>
      </w:r>
      <w:r w:rsidR="00A33034" w:rsidRPr="003E74D8">
        <w:rPr>
          <w:rFonts w:ascii="CordiaUPC" w:hAnsi="CordiaUPC" w:cs="CordiaUPC" w:hint="cs"/>
          <w:sz w:val="26"/>
          <w:szCs w:val="26"/>
          <w:lang w:val="en-US"/>
        </w:rPr>
        <w:t xml:space="preserve"> million</w:t>
      </w:r>
      <w:r w:rsidR="00DA638D" w:rsidRPr="003E74D8">
        <w:rPr>
          <w:rFonts w:ascii="CordiaUPC" w:hAnsi="CordiaUPC" w:cs="CordiaUPC" w:hint="cs"/>
          <w:sz w:val="26"/>
          <w:szCs w:val="26"/>
          <w:lang w:val="en-US"/>
        </w:rPr>
        <w:t>, respectively</w:t>
      </w:r>
      <w:r w:rsidR="00380DFA" w:rsidRPr="003E74D8">
        <w:rPr>
          <w:rFonts w:ascii="CordiaUPC" w:hAnsi="CordiaUPC" w:cs="CordiaUPC" w:hint="cs"/>
          <w:sz w:val="26"/>
          <w:szCs w:val="26"/>
          <w:lang w:val="en-US"/>
        </w:rPr>
        <w:t>.</w:t>
      </w:r>
    </w:p>
    <w:p w14:paraId="679364C9" w14:textId="77777777" w:rsidR="00F3654C" w:rsidRPr="005C619D" w:rsidRDefault="00F3654C">
      <w:pPr>
        <w:rPr>
          <w:rFonts w:cs="Times New Roman"/>
        </w:rPr>
      </w:pPr>
      <w:r w:rsidRPr="005C619D">
        <w:rPr>
          <w:rFonts w:cs="Times New Roman"/>
        </w:rPr>
        <w:br w:type="page"/>
      </w:r>
    </w:p>
    <w:tbl>
      <w:tblPr>
        <w:tblW w:w="13500" w:type="dxa"/>
        <w:tblInd w:w="450" w:type="dxa"/>
        <w:tblLayout w:type="fixed"/>
        <w:tblLook w:val="01E0" w:firstRow="1" w:lastRow="1" w:firstColumn="1" w:lastColumn="1" w:noHBand="0" w:noVBand="0"/>
      </w:tblPr>
      <w:tblGrid>
        <w:gridCol w:w="1637"/>
        <w:gridCol w:w="1061"/>
        <w:gridCol w:w="17"/>
        <w:gridCol w:w="927"/>
        <w:gridCol w:w="1038"/>
        <w:gridCol w:w="1080"/>
        <w:gridCol w:w="1080"/>
        <w:gridCol w:w="990"/>
        <w:gridCol w:w="990"/>
        <w:gridCol w:w="1080"/>
        <w:gridCol w:w="1260"/>
        <w:gridCol w:w="1170"/>
        <w:gridCol w:w="1170"/>
      </w:tblGrid>
      <w:tr w:rsidR="00BC60B9" w:rsidRPr="00830AB9" w14:paraId="6073801D" w14:textId="77777777" w:rsidTr="003F3F64">
        <w:tc>
          <w:tcPr>
            <w:tcW w:w="1637" w:type="dxa"/>
          </w:tcPr>
          <w:p w14:paraId="1C8E58D9" w14:textId="77777777" w:rsidR="00BC60B9" w:rsidRPr="00830AB9" w:rsidRDefault="00BC60B9" w:rsidP="00BC60B9">
            <w:pPr>
              <w:spacing w:line="220" w:lineRule="exact"/>
              <w:rPr>
                <w:rFonts w:ascii="CordiaUPC" w:hAnsi="CordiaUPC" w:cs="CordiaUPC"/>
                <w:sz w:val="26"/>
                <w:szCs w:val="26"/>
              </w:rPr>
            </w:pPr>
          </w:p>
        </w:tc>
        <w:tc>
          <w:tcPr>
            <w:tcW w:w="1078" w:type="dxa"/>
            <w:gridSpan w:val="2"/>
          </w:tcPr>
          <w:p w14:paraId="0B3F4312" w14:textId="77777777" w:rsidR="00BC60B9" w:rsidRPr="00830AB9" w:rsidRDefault="00BC60B9" w:rsidP="00BC60B9">
            <w:pPr>
              <w:spacing w:line="220" w:lineRule="exact"/>
              <w:ind w:left="-126" w:right="-90"/>
              <w:jc w:val="center"/>
              <w:rPr>
                <w:rFonts w:ascii="CordiaUPC" w:hAnsi="CordiaUPC" w:cs="CordiaUPC"/>
                <w:b/>
                <w:bCs/>
                <w:sz w:val="26"/>
                <w:szCs w:val="26"/>
              </w:rPr>
            </w:pPr>
          </w:p>
        </w:tc>
        <w:tc>
          <w:tcPr>
            <w:tcW w:w="10785" w:type="dxa"/>
            <w:gridSpan w:val="10"/>
          </w:tcPr>
          <w:p w14:paraId="1BF350E7" w14:textId="34F10A15" w:rsidR="00BC60B9" w:rsidRPr="00830AB9" w:rsidRDefault="00BC60B9" w:rsidP="00BC60B9">
            <w:pPr>
              <w:spacing w:line="220" w:lineRule="exact"/>
              <w:ind w:left="-126" w:right="1332"/>
              <w:jc w:val="center"/>
              <w:rPr>
                <w:rFonts w:ascii="CordiaUPC" w:hAnsi="CordiaUPC" w:cs="CordiaUPC"/>
                <w:sz w:val="26"/>
                <w:szCs w:val="26"/>
              </w:rPr>
            </w:pPr>
            <w:r w:rsidRPr="00830AB9">
              <w:rPr>
                <w:rFonts w:ascii="CordiaUPC" w:hAnsi="CordiaUPC" w:cs="CordiaUPC" w:hint="cs"/>
                <w:b/>
                <w:bCs/>
                <w:sz w:val="26"/>
                <w:szCs w:val="26"/>
              </w:rPr>
              <w:t>Bank only</w:t>
            </w:r>
          </w:p>
        </w:tc>
      </w:tr>
      <w:tr w:rsidR="00BC60B9" w:rsidRPr="00830AB9" w14:paraId="26FC7DB5" w14:textId="77777777" w:rsidTr="003F3F64">
        <w:tc>
          <w:tcPr>
            <w:tcW w:w="1637" w:type="dxa"/>
          </w:tcPr>
          <w:p w14:paraId="4A06BC57" w14:textId="77777777" w:rsidR="00BC60B9" w:rsidRPr="00830AB9" w:rsidRDefault="00BC60B9" w:rsidP="00BC60B9">
            <w:pPr>
              <w:spacing w:line="220" w:lineRule="exact"/>
              <w:rPr>
                <w:rFonts w:ascii="CordiaUPC" w:hAnsi="CordiaUPC" w:cs="CordiaUPC"/>
                <w:sz w:val="26"/>
                <w:szCs w:val="26"/>
              </w:rPr>
            </w:pPr>
          </w:p>
        </w:tc>
        <w:tc>
          <w:tcPr>
            <w:tcW w:w="1078" w:type="dxa"/>
            <w:gridSpan w:val="2"/>
          </w:tcPr>
          <w:p w14:paraId="3DF1FF60" w14:textId="77777777" w:rsidR="00BC60B9" w:rsidRPr="00830AB9" w:rsidRDefault="00BC60B9" w:rsidP="00BC60B9">
            <w:pPr>
              <w:spacing w:line="220" w:lineRule="exact"/>
              <w:ind w:left="-126" w:right="-90"/>
              <w:jc w:val="center"/>
              <w:rPr>
                <w:rFonts w:ascii="CordiaUPC" w:hAnsi="CordiaUPC" w:cs="CordiaUPC"/>
                <w:sz w:val="26"/>
                <w:szCs w:val="26"/>
                <w:lang w:val="en-US"/>
              </w:rPr>
            </w:pPr>
          </w:p>
        </w:tc>
        <w:tc>
          <w:tcPr>
            <w:tcW w:w="10785" w:type="dxa"/>
            <w:gridSpan w:val="10"/>
          </w:tcPr>
          <w:p w14:paraId="7F742D58" w14:textId="29667B2A" w:rsidR="00BC60B9" w:rsidRPr="00830AB9" w:rsidRDefault="00BC60B9" w:rsidP="00BC60B9">
            <w:pPr>
              <w:spacing w:line="220" w:lineRule="exact"/>
              <w:ind w:left="-126" w:right="1332"/>
              <w:jc w:val="center"/>
              <w:rPr>
                <w:rFonts w:ascii="CordiaUPC" w:hAnsi="CordiaUPC" w:cs="CordiaUPC"/>
                <w:sz w:val="26"/>
                <w:szCs w:val="26"/>
              </w:rPr>
            </w:pPr>
            <w:r>
              <w:rPr>
                <w:rFonts w:ascii="CordiaUPC" w:hAnsi="CordiaUPC" w:cs="CordiaUPC"/>
                <w:sz w:val="26"/>
                <w:szCs w:val="26"/>
                <w:lang w:val="en-US"/>
              </w:rPr>
              <w:t xml:space="preserve">30 June </w:t>
            </w:r>
            <w:r w:rsidRPr="00830AB9">
              <w:rPr>
                <w:rFonts w:ascii="CordiaUPC" w:hAnsi="CordiaUPC" w:cs="CordiaUPC" w:hint="cs"/>
                <w:sz w:val="26"/>
                <w:szCs w:val="26"/>
                <w:lang w:val="en-US"/>
              </w:rPr>
              <w:t>202</w:t>
            </w:r>
            <w:r>
              <w:rPr>
                <w:rFonts w:ascii="CordiaUPC" w:hAnsi="CordiaUPC" w:cs="CordiaUPC"/>
                <w:sz w:val="26"/>
                <w:szCs w:val="26"/>
                <w:lang w:val="en-US"/>
              </w:rPr>
              <w:t>1</w:t>
            </w:r>
          </w:p>
        </w:tc>
      </w:tr>
      <w:tr w:rsidR="00BC60B9" w:rsidRPr="00830AB9" w14:paraId="7F31DBCB" w14:textId="77777777" w:rsidTr="008A2003">
        <w:tc>
          <w:tcPr>
            <w:tcW w:w="1637" w:type="dxa"/>
          </w:tcPr>
          <w:p w14:paraId="3F6F6298" w14:textId="77777777" w:rsidR="00BC60B9" w:rsidRPr="00830AB9" w:rsidRDefault="00BC60B9" w:rsidP="00BC60B9">
            <w:pPr>
              <w:spacing w:line="220" w:lineRule="exact"/>
              <w:rPr>
                <w:rFonts w:ascii="CordiaUPC" w:hAnsi="CordiaUPC" w:cs="CordiaUPC"/>
                <w:sz w:val="26"/>
                <w:szCs w:val="26"/>
              </w:rPr>
            </w:pPr>
          </w:p>
        </w:tc>
        <w:tc>
          <w:tcPr>
            <w:tcW w:w="1061" w:type="dxa"/>
            <w:vAlign w:val="bottom"/>
          </w:tcPr>
          <w:p w14:paraId="2F2632E4" w14:textId="77777777" w:rsidR="00BC60B9" w:rsidRPr="00830AB9" w:rsidRDefault="00BC60B9" w:rsidP="00BC60B9">
            <w:pPr>
              <w:spacing w:line="220" w:lineRule="exact"/>
              <w:ind w:left="-126" w:right="-90"/>
              <w:jc w:val="center"/>
              <w:rPr>
                <w:rFonts w:ascii="CordiaUPC" w:eastAsia="Angsana New" w:hAnsi="CordiaUPC" w:cs="CordiaUPC"/>
                <w:kern w:val="28"/>
                <w:sz w:val="26"/>
                <w:szCs w:val="26"/>
              </w:rPr>
            </w:pPr>
          </w:p>
        </w:tc>
        <w:tc>
          <w:tcPr>
            <w:tcW w:w="5132" w:type="dxa"/>
            <w:gridSpan w:val="6"/>
          </w:tcPr>
          <w:p w14:paraId="677B2E37" w14:textId="6A7A335D" w:rsidR="00BC60B9" w:rsidRPr="00830AB9" w:rsidRDefault="00BC60B9" w:rsidP="00BC60B9">
            <w:pPr>
              <w:spacing w:line="220" w:lineRule="exact"/>
              <w:ind w:left="-126" w:right="-90"/>
              <w:jc w:val="center"/>
              <w:rPr>
                <w:rFonts w:ascii="CordiaUPC" w:hAnsi="CordiaUPC" w:cs="CordiaUPC"/>
                <w:sz w:val="26"/>
                <w:szCs w:val="26"/>
              </w:rPr>
            </w:pPr>
            <w:r w:rsidRPr="00830AB9">
              <w:rPr>
                <w:rFonts w:ascii="CordiaUPC" w:hAnsi="CordiaUPC" w:cs="CordiaUPC" w:hint="cs"/>
                <w:b/>
                <w:bCs/>
                <w:sz w:val="26"/>
                <w:szCs w:val="26"/>
              </w:rPr>
              <w:t>Cost</w:t>
            </w:r>
          </w:p>
        </w:tc>
        <w:tc>
          <w:tcPr>
            <w:tcW w:w="3330" w:type="dxa"/>
            <w:gridSpan w:val="3"/>
            <w:vAlign w:val="bottom"/>
          </w:tcPr>
          <w:p w14:paraId="7BA8E891" w14:textId="77777777" w:rsidR="00BC60B9" w:rsidRPr="00830AB9" w:rsidRDefault="00BC60B9" w:rsidP="00BC60B9">
            <w:pPr>
              <w:spacing w:line="220" w:lineRule="exact"/>
              <w:ind w:left="-126" w:right="-90"/>
              <w:jc w:val="center"/>
              <w:rPr>
                <w:rFonts w:ascii="CordiaUPC" w:eastAsia="Angsana New" w:hAnsi="CordiaUPC" w:cs="CordiaUPC"/>
                <w:kern w:val="28"/>
                <w:sz w:val="26"/>
                <w:szCs w:val="26"/>
              </w:rPr>
            </w:pPr>
            <w:r w:rsidRPr="00830AB9">
              <w:rPr>
                <w:rFonts w:ascii="CordiaUPC" w:hAnsi="CordiaUPC" w:cs="CordiaUPC" w:hint="cs"/>
                <w:b/>
                <w:bCs/>
                <w:sz w:val="26"/>
                <w:szCs w:val="26"/>
                <w:lang w:val="en-US"/>
              </w:rPr>
              <w:t xml:space="preserve">Accumulated </w:t>
            </w:r>
            <w:proofErr w:type="spellStart"/>
            <w:r w:rsidRPr="00830AB9">
              <w:rPr>
                <w:rFonts w:ascii="CordiaUPC" w:hAnsi="CordiaUPC" w:cs="CordiaUPC" w:hint="cs"/>
                <w:b/>
                <w:bCs/>
                <w:sz w:val="26"/>
                <w:szCs w:val="26"/>
                <w:lang w:val="en-US"/>
              </w:rPr>
              <w:t>amortisation</w:t>
            </w:r>
            <w:proofErr w:type="spellEnd"/>
          </w:p>
        </w:tc>
        <w:tc>
          <w:tcPr>
            <w:tcW w:w="1170" w:type="dxa"/>
          </w:tcPr>
          <w:p w14:paraId="63A09166" w14:textId="77777777" w:rsidR="00BC60B9" w:rsidRPr="00830AB9" w:rsidRDefault="00BC60B9" w:rsidP="00BC60B9">
            <w:pPr>
              <w:spacing w:line="220" w:lineRule="exact"/>
              <w:ind w:left="-126" w:right="-90"/>
              <w:jc w:val="center"/>
              <w:rPr>
                <w:rFonts w:ascii="CordiaUPC" w:hAnsi="CordiaUPC" w:cs="CordiaUPC"/>
                <w:sz w:val="26"/>
                <w:szCs w:val="26"/>
              </w:rPr>
            </w:pPr>
          </w:p>
        </w:tc>
        <w:tc>
          <w:tcPr>
            <w:tcW w:w="1170" w:type="dxa"/>
            <w:vAlign w:val="bottom"/>
          </w:tcPr>
          <w:p w14:paraId="19EEF4CB" w14:textId="372D65A1" w:rsidR="00BC60B9" w:rsidRPr="00830AB9" w:rsidRDefault="00BC60B9" w:rsidP="00BC60B9">
            <w:pPr>
              <w:spacing w:line="220" w:lineRule="exact"/>
              <w:ind w:left="-126" w:right="-90"/>
              <w:jc w:val="center"/>
              <w:rPr>
                <w:rFonts w:ascii="CordiaUPC" w:hAnsi="CordiaUPC" w:cs="CordiaUPC"/>
                <w:sz w:val="26"/>
                <w:szCs w:val="26"/>
              </w:rPr>
            </w:pPr>
          </w:p>
        </w:tc>
      </w:tr>
      <w:tr w:rsidR="00BC60B9" w:rsidRPr="00830AB9" w14:paraId="5921497C" w14:textId="77777777" w:rsidTr="008A2003">
        <w:tc>
          <w:tcPr>
            <w:tcW w:w="1637" w:type="dxa"/>
          </w:tcPr>
          <w:p w14:paraId="36CA08F6" w14:textId="77777777" w:rsidR="00BC60B9" w:rsidRPr="00830AB9" w:rsidRDefault="00BC60B9" w:rsidP="00BC60B9">
            <w:pPr>
              <w:spacing w:line="220" w:lineRule="exact"/>
              <w:rPr>
                <w:rFonts w:ascii="CordiaUPC" w:hAnsi="CordiaUPC" w:cs="CordiaUPC"/>
                <w:sz w:val="26"/>
                <w:szCs w:val="26"/>
              </w:rPr>
            </w:pPr>
          </w:p>
        </w:tc>
        <w:tc>
          <w:tcPr>
            <w:tcW w:w="1061" w:type="dxa"/>
            <w:vAlign w:val="bottom"/>
          </w:tcPr>
          <w:p w14:paraId="7FC695E9" w14:textId="77777777" w:rsidR="00BC60B9" w:rsidRPr="00830AB9" w:rsidRDefault="00BC60B9" w:rsidP="00BC60B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Net book value as at   </w:t>
            </w:r>
          </w:p>
          <w:p w14:paraId="007215F7" w14:textId="6A97707F" w:rsidR="00BC60B9" w:rsidRPr="00830AB9" w:rsidRDefault="00BC60B9" w:rsidP="00BC60B9">
            <w:pPr>
              <w:spacing w:line="22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1 January 202</w:t>
            </w:r>
            <w:r>
              <w:rPr>
                <w:rFonts w:ascii="CordiaUPC" w:eastAsia="Angsana New" w:hAnsi="CordiaUPC" w:cs="CordiaUPC"/>
                <w:kern w:val="28"/>
                <w:sz w:val="26"/>
                <w:szCs w:val="26"/>
              </w:rPr>
              <w:t>1</w:t>
            </w:r>
          </w:p>
        </w:tc>
        <w:tc>
          <w:tcPr>
            <w:tcW w:w="944" w:type="dxa"/>
            <w:gridSpan w:val="2"/>
            <w:vAlign w:val="bottom"/>
          </w:tcPr>
          <w:p w14:paraId="33C16432" w14:textId="77777777" w:rsidR="00BC60B9" w:rsidRPr="00830AB9" w:rsidRDefault="00BC60B9" w:rsidP="00BC60B9">
            <w:pPr>
              <w:spacing w:line="22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Beginning balance</w:t>
            </w:r>
          </w:p>
        </w:tc>
        <w:tc>
          <w:tcPr>
            <w:tcW w:w="1038" w:type="dxa"/>
            <w:vAlign w:val="bottom"/>
          </w:tcPr>
          <w:p w14:paraId="481D24D9" w14:textId="5B818546" w:rsidR="00BC60B9" w:rsidRPr="00830AB9" w:rsidRDefault="00BC60B9" w:rsidP="00BC60B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Additions</w:t>
            </w:r>
            <w:r w:rsidRPr="00830AB9">
              <w:rPr>
                <w:rFonts w:ascii="CordiaUPC" w:hAnsi="CordiaUPC" w:cs="CordiaUPC" w:hint="cs"/>
                <w:sz w:val="26"/>
                <w:szCs w:val="26"/>
                <w:cs/>
                <w:lang w:val="en-US" w:bidi="th-TH"/>
              </w:rPr>
              <w:t xml:space="preserve"> </w:t>
            </w:r>
          </w:p>
        </w:tc>
        <w:tc>
          <w:tcPr>
            <w:tcW w:w="1080" w:type="dxa"/>
          </w:tcPr>
          <w:p w14:paraId="7B4F297E" w14:textId="348E09DD" w:rsidR="00BC60B9" w:rsidRPr="00830AB9" w:rsidRDefault="00BC60B9" w:rsidP="00BC60B9">
            <w:pPr>
              <w:spacing w:line="220" w:lineRule="exact"/>
              <w:ind w:left="-126" w:right="-135"/>
              <w:jc w:val="center"/>
              <w:rPr>
                <w:rFonts w:ascii="CordiaUPC" w:hAnsi="CordiaUPC" w:cs="CordiaUPC"/>
                <w:sz w:val="26"/>
                <w:szCs w:val="26"/>
                <w:lang w:val="en-US"/>
              </w:rPr>
            </w:pPr>
          </w:p>
          <w:p w14:paraId="26F7B93A" w14:textId="77777777" w:rsidR="00BC60B9" w:rsidRPr="00830AB9" w:rsidRDefault="00BC60B9" w:rsidP="00BC60B9">
            <w:pPr>
              <w:spacing w:line="220" w:lineRule="exact"/>
              <w:ind w:left="-126" w:right="-135"/>
              <w:jc w:val="center"/>
              <w:rPr>
                <w:rFonts w:ascii="CordiaUPC" w:hAnsi="CordiaUPC" w:cs="CordiaUPC"/>
                <w:sz w:val="26"/>
                <w:szCs w:val="26"/>
                <w:lang w:val="en-US"/>
              </w:rPr>
            </w:pPr>
          </w:p>
          <w:p w14:paraId="0889BE44" w14:textId="77777777" w:rsidR="00BC60B9" w:rsidRPr="00830AB9" w:rsidRDefault="00BC60B9" w:rsidP="00BC60B9">
            <w:pPr>
              <w:spacing w:line="220" w:lineRule="exact"/>
              <w:ind w:left="-126" w:right="-135"/>
              <w:jc w:val="center"/>
              <w:rPr>
                <w:rFonts w:ascii="CordiaUPC" w:hAnsi="CordiaUPC" w:cs="CordiaUPC"/>
                <w:sz w:val="26"/>
                <w:szCs w:val="26"/>
                <w:lang w:val="en-US"/>
              </w:rPr>
            </w:pPr>
          </w:p>
          <w:p w14:paraId="2754E22A" w14:textId="77777777" w:rsidR="00BC60B9" w:rsidRPr="00830AB9" w:rsidRDefault="00BC60B9" w:rsidP="00BC60B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Written-off</w:t>
            </w:r>
          </w:p>
        </w:tc>
        <w:tc>
          <w:tcPr>
            <w:tcW w:w="1080" w:type="dxa"/>
            <w:vAlign w:val="bottom"/>
          </w:tcPr>
          <w:p w14:paraId="7E752638" w14:textId="77777777" w:rsidR="00BC60B9" w:rsidRPr="00830AB9" w:rsidRDefault="00BC60B9" w:rsidP="00BC60B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 xml:space="preserve">Transfers in/ </w:t>
            </w:r>
          </w:p>
          <w:p w14:paraId="6F481EB0" w14:textId="77777777" w:rsidR="00BC60B9" w:rsidRPr="00830AB9" w:rsidRDefault="00BC60B9" w:rsidP="00BC60B9">
            <w:pPr>
              <w:spacing w:line="220" w:lineRule="exact"/>
              <w:ind w:left="-126" w:right="-135"/>
              <w:jc w:val="center"/>
              <w:rPr>
                <w:rFonts w:ascii="CordiaUPC" w:hAnsi="CordiaUPC" w:cs="CordiaUPC"/>
                <w:sz w:val="26"/>
                <w:szCs w:val="26"/>
                <w:rtl/>
                <w:cs/>
                <w:lang w:val="th-TH"/>
              </w:rPr>
            </w:pPr>
            <w:r w:rsidRPr="00830AB9">
              <w:rPr>
                <w:rFonts w:ascii="CordiaUPC" w:hAnsi="CordiaUPC" w:cs="CordiaUPC" w:hint="cs"/>
                <w:sz w:val="26"/>
                <w:szCs w:val="26"/>
                <w:lang w:val="en-US"/>
              </w:rPr>
              <w:t>(out)</w:t>
            </w:r>
          </w:p>
        </w:tc>
        <w:tc>
          <w:tcPr>
            <w:tcW w:w="990" w:type="dxa"/>
            <w:vAlign w:val="bottom"/>
          </w:tcPr>
          <w:p w14:paraId="3CCE38F4" w14:textId="77777777" w:rsidR="00BC60B9" w:rsidRPr="00830AB9" w:rsidRDefault="00BC60B9" w:rsidP="00BC60B9">
            <w:pPr>
              <w:spacing w:line="220" w:lineRule="exact"/>
              <w:ind w:left="-126" w:right="-90"/>
              <w:jc w:val="center"/>
              <w:rPr>
                <w:rFonts w:ascii="CordiaUPC" w:hAnsi="CordiaUPC" w:cs="CordiaUPC"/>
                <w:sz w:val="26"/>
                <w:szCs w:val="26"/>
                <w:rtl/>
                <w:cs/>
              </w:rPr>
            </w:pPr>
            <w:r w:rsidRPr="00830AB9">
              <w:rPr>
                <w:rFonts w:ascii="CordiaUPC" w:hAnsi="CordiaUPC" w:cs="CordiaUPC" w:hint="cs"/>
                <w:sz w:val="26"/>
                <w:szCs w:val="26"/>
              </w:rPr>
              <w:t>Ending balance</w:t>
            </w:r>
          </w:p>
        </w:tc>
        <w:tc>
          <w:tcPr>
            <w:tcW w:w="990" w:type="dxa"/>
            <w:vAlign w:val="bottom"/>
          </w:tcPr>
          <w:p w14:paraId="4E6BBB96" w14:textId="77777777" w:rsidR="00BC60B9" w:rsidRPr="00830AB9" w:rsidRDefault="00BC60B9" w:rsidP="00BC60B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Beginning balance</w:t>
            </w:r>
          </w:p>
        </w:tc>
        <w:tc>
          <w:tcPr>
            <w:tcW w:w="1080" w:type="dxa"/>
            <w:vAlign w:val="bottom"/>
          </w:tcPr>
          <w:p w14:paraId="16084642" w14:textId="77777777" w:rsidR="00BC60B9" w:rsidRPr="00830AB9" w:rsidRDefault="00BC60B9" w:rsidP="00BC60B9">
            <w:pPr>
              <w:spacing w:line="220" w:lineRule="exact"/>
              <w:ind w:left="-126" w:right="-90"/>
              <w:jc w:val="center"/>
              <w:rPr>
                <w:rFonts w:ascii="CordiaUPC" w:eastAsia="Angsana New" w:hAnsi="CordiaUPC" w:cs="CordiaUPC"/>
                <w:kern w:val="28"/>
                <w:sz w:val="26"/>
                <w:szCs w:val="26"/>
                <w:lang w:val="en-US"/>
              </w:rPr>
            </w:pPr>
            <w:proofErr w:type="spellStart"/>
            <w:r w:rsidRPr="00830AB9">
              <w:rPr>
                <w:rFonts w:ascii="CordiaUPC" w:eastAsia="Angsana New" w:hAnsi="CordiaUPC" w:cs="CordiaUPC" w:hint="cs"/>
                <w:kern w:val="28"/>
                <w:sz w:val="26"/>
                <w:szCs w:val="26"/>
                <w:lang w:val="en-US"/>
              </w:rPr>
              <w:t>Amortisation</w:t>
            </w:r>
            <w:proofErr w:type="spellEnd"/>
            <w:r w:rsidRPr="00830AB9">
              <w:rPr>
                <w:rFonts w:ascii="CordiaUPC" w:eastAsia="Angsana New" w:hAnsi="CordiaUPC" w:cs="CordiaUPC" w:hint="cs"/>
                <w:kern w:val="28"/>
                <w:sz w:val="26"/>
                <w:szCs w:val="26"/>
                <w:lang w:val="en-US"/>
              </w:rPr>
              <w:t xml:space="preserve"> during</w:t>
            </w:r>
          </w:p>
          <w:p w14:paraId="567C0082" w14:textId="2BEE7D54" w:rsidR="00BC60B9" w:rsidRPr="00830AB9" w:rsidRDefault="00BC60B9" w:rsidP="00BC60B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lang w:val="en-US"/>
              </w:rPr>
              <w:t xml:space="preserve">the </w:t>
            </w:r>
            <w:r w:rsidRPr="00B86217">
              <w:rPr>
                <w:rFonts w:ascii="CordiaUPC" w:hAnsi="CordiaUPC" w:cs="CordiaUPC"/>
                <w:sz w:val="26"/>
                <w:szCs w:val="26"/>
              </w:rPr>
              <w:t>period</w:t>
            </w:r>
          </w:p>
        </w:tc>
        <w:tc>
          <w:tcPr>
            <w:tcW w:w="1260" w:type="dxa"/>
            <w:vAlign w:val="bottom"/>
          </w:tcPr>
          <w:p w14:paraId="7C8AF913" w14:textId="77777777" w:rsidR="008A2003" w:rsidRPr="00B668E6" w:rsidRDefault="008A2003" w:rsidP="008A2003">
            <w:pPr>
              <w:spacing w:line="220" w:lineRule="exact"/>
              <w:ind w:left="-119" w:right="-98"/>
              <w:jc w:val="center"/>
              <w:rPr>
                <w:rFonts w:ascii="CordiaUPC" w:eastAsia="Angsana New" w:hAnsi="CordiaUPC" w:cs="CordiaUPC"/>
                <w:kern w:val="28"/>
                <w:sz w:val="26"/>
                <w:szCs w:val="26"/>
                <w:lang w:val="en-US"/>
              </w:rPr>
            </w:pPr>
            <w:r w:rsidRPr="00B668E6">
              <w:rPr>
                <w:rFonts w:ascii="CordiaUPC" w:eastAsia="Angsana New" w:hAnsi="CordiaUPC" w:cs="CordiaUPC" w:hint="cs"/>
                <w:kern w:val="28"/>
                <w:sz w:val="26"/>
                <w:szCs w:val="26"/>
                <w:lang w:val="en-US"/>
              </w:rPr>
              <w:t>Accumulated</w:t>
            </w:r>
          </w:p>
          <w:p w14:paraId="7A825BD0" w14:textId="77777777" w:rsidR="008A2003" w:rsidRPr="00B668E6" w:rsidRDefault="008A2003" w:rsidP="008A2003">
            <w:pPr>
              <w:spacing w:line="220" w:lineRule="exact"/>
              <w:ind w:left="-119" w:right="-98"/>
              <w:jc w:val="center"/>
              <w:rPr>
                <w:rFonts w:ascii="CordiaUPC" w:eastAsia="Angsana New" w:hAnsi="CordiaUPC" w:cs="CordiaUPC"/>
                <w:kern w:val="28"/>
                <w:sz w:val="26"/>
                <w:szCs w:val="26"/>
                <w:lang w:val="en-US"/>
              </w:rPr>
            </w:pPr>
            <w:proofErr w:type="spellStart"/>
            <w:r w:rsidRPr="00B668E6">
              <w:rPr>
                <w:rFonts w:ascii="CordiaUPC" w:eastAsia="Angsana New" w:hAnsi="CordiaUPC" w:cs="CordiaUPC" w:hint="cs"/>
                <w:kern w:val="28"/>
                <w:sz w:val="26"/>
                <w:szCs w:val="26"/>
                <w:lang w:val="en-US"/>
              </w:rPr>
              <w:t>amortisation</w:t>
            </w:r>
            <w:proofErr w:type="spellEnd"/>
            <w:r w:rsidRPr="00B668E6">
              <w:rPr>
                <w:rFonts w:ascii="CordiaUPC" w:eastAsia="Angsana New" w:hAnsi="CordiaUPC" w:cs="CordiaUPC" w:hint="cs"/>
                <w:kern w:val="28"/>
                <w:sz w:val="26"/>
                <w:szCs w:val="26"/>
                <w:lang w:val="en-US"/>
              </w:rPr>
              <w:t xml:space="preserve"> on</w:t>
            </w:r>
          </w:p>
          <w:p w14:paraId="6EEF5B9C" w14:textId="76093BF6" w:rsidR="00BC60B9" w:rsidRPr="00830AB9" w:rsidRDefault="008A2003" w:rsidP="008A2003">
            <w:pPr>
              <w:spacing w:line="220" w:lineRule="exact"/>
              <w:ind w:left="-126" w:right="-90"/>
              <w:jc w:val="center"/>
              <w:rPr>
                <w:rFonts w:ascii="CordiaUPC" w:hAnsi="CordiaUPC" w:cs="CordiaUPC"/>
                <w:sz w:val="26"/>
                <w:szCs w:val="26"/>
              </w:rPr>
            </w:pPr>
            <w:r w:rsidRPr="00B668E6">
              <w:rPr>
                <w:rFonts w:ascii="CordiaUPC" w:eastAsia="Angsana New" w:hAnsi="CordiaUPC" w:cs="CordiaUPC" w:hint="cs"/>
                <w:kern w:val="28"/>
                <w:sz w:val="26"/>
                <w:szCs w:val="26"/>
                <w:lang w:val="en-US"/>
              </w:rPr>
              <w:t>transfer out</w:t>
            </w:r>
          </w:p>
        </w:tc>
        <w:tc>
          <w:tcPr>
            <w:tcW w:w="1170" w:type="dxa"/>
          </w:tcPr>
          <w:p w14:paraId="01EA714F" w14:textId="77777777" w:rsidR="0082275F" w:rsidRDefault="0082275F" w:rsidP="00BC60B9">
            <w:pPr>
              <w:spacing w:line="220" w:lineRule="exact"/>
              <w:ind w:left="-119" w:right="-98"/>
              <w:jc w:val="center"/>
              <w:rPr>
                <w:rFonts w:ascii="CordiaUPC" w:eastAsia="Angsana New" w:hAnsi="CordiaUPC" w:cs="CordiaUPC"/>
                <w:kern w:val="28"/>
                <w:sz w:val="26"/>
                <w:szCs w:val="26"/>
                <w:lang w:val="en-US"/>
              </w:rPr>
            </w:pPr>
          </w:p>
          <w:p w14:paraId="0722CFB3" w14:textId="77777777" w:rsidR="005439F8" w:rsidRDefault="005439F8" w:rsidP="00BC60B9">
            <w:pPr>
              <w:spacing w:line="220" w:lineRule="exact"/>
              <w:ind w:left="-126" w:right="-90"/>
              <w:jc w:val="center"/>
              <w:rPr>
                <w:rFonts w:ascii="CordiaUPC" w:hAnsi="CordiaUPC" w:cs="CordiaUPC"/>
                <w:sz w:val="26"/>
                <w:szCs w:val="26"/>
                <w:lang w:val="en-US" w:bidi="th-TH"/>
              </w:rPr>
            </w:pPr>
          </w:p>
          <w:p w14:paraId="7A15B499" w14:textId="119E7608" w:rsidR="00BC60B9" w:rsidRDefault="008A2003" w:rsidP="00BC60B9">
            <w:pPr>
              <w:spacing w:line="220" w:lineRule="exact"/>
              <w:ind w:left="-126" w:right="-90"/>
              <w:jc w:val="center"/>
              <w:rPr>
                <w:rFonts w:ascii="CordiaUPC" w:hAnsi="CordiaUPC" w:cs="CordiaUPC"/>
                <w:sz w:val="26"/>
                <w:szCs w:val="26"/>
                <w:lang w:val="en-US" w:bidi="th-TH"/>
              </w:rPr>
            </w:pPr>
            <w:r>
              <w:rPr>
                <w:rFonts w:ascii="CordiaUPC" w:hAnsi="CordiaUPC" w:cs="CordiaUPC"/>
                <w:sz w:val="26"/>
                <w:szCs w:val="26"/>
                <w:lang w:val="en-US" w:bidi="th-TH"/>
              </w:rPr>
              <w:t>Ending</w:t>
            </w:r>
          </w:p>
          <w:p w14:paraId="19F8F7A9" w14:textId="7187E9C0" w:rsidR="008A2003" w:rsidRPr="008A2003" w:rsidRDefault="008A2003" w:rsidP="00BC60B9">
            <w:pPr>
              <w:spacing w:line="220" w:lineRule="exact"/>
              <w:ind w:left="-126" w:right="-90"/>
              <w:jc w:val="center"/>
              <w:rPr>
                <w:rFonts w:ascii="CordiaUPC" w:hAnsi="CordiaUPC" w:cs="CordiaUPC"/>
                <w:sz w:val="26"/>
                <w:szCs w:val="26"/>
                <w:lang w:val="en-US" w:bidi="th-TH"/>
              </w:rPr>
            </w:pPr>
            <w:r>
              <w:rPr>
                <w:rFonts w:ascii="CordiaUPC" w:hAnsi="CordiaUPC" w:cs="CordiaUPC"/>
                <w:sz w:val="26"/>
                <w:szCs w:val="26"/>
                <w:lang w:val="en-US" w:bidi="th-TH"/>
              </w:rPr>
              <w:t>balance</w:t>
            </w:r>
          </w:p>
        </w:tc>
        <w:tc>
          <w:tcPr>
            <w:tcW w:w="1170" w:type="dxa"/>
            <w:vAlign w:val="bottom"/>
          </w:tcPr>
          <w:p w14:paraId="6F9A5652" w14:textId="21F6F3F0" w:rsidR="00BC60B9" w:rsidRPr="00830AB9" w:rsidRDefault="00BC60B9" w:rsidP="00BC60B9">
            <w:pPr>
              <w:spacing w:line="22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Net book </w:t>
            </w:r>
          </w:p>
          <w:p w14:paraId="0EEE824D" w14:textId="77777777" w:rsidR="00BC60B9" w:rsidRPr="00830AB9" w:rsidRDefault="00BC60B9" w:rsidP="00BC60B9">
            <w:pPr>
              <w:spacing w:line="22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value as at </w:t>
            </w:r>
          </w:p>
          <w:p w14:paraId="6F0976D9" w14:textId="4EF6D7B2" w:rsidR="00BC60B9" w:rsidRPr="00830AB9" w:rsidRDefault="00BC60B9" w:rsidP="00BC60B9">
            <w:pPr>
              <w:spacing w:line="220" w:lineRule="exact"/>
              <w:ind w:left="-126" w:right="-90"/>
              <w:jc w:val="center"/>
              <w:rPr>
                <w:rFonts w:ascii="CordiaUPC" w:hAnsi="CordiaUPC" w:cs="CordiaUPC"/>
                <w:sz w:val="26"/>
                <w:szCs w:val="26"/>
                <w:rtl/>
                <w:cs/>
              </w:rPr>
            </w:pPr>
            <w:r w:rsidRPr="00830AB9">
              <w:rPr>
                <w:rFonts w:ascii="CordiaUPC" w:hAnsi="CordiaUPC" w:cs="CordiaUPC" w:hint="cs"/>
                <w:sz w:val="26"/>
                <w:szCs w:val="26"/>
              </w:rPr>
              <w:t>3</w:t>
            </w:r>
            <w:r>
              <w:rPr>
                <w:rFonts w:ascii="CordiaUPC" w:hAnsi="CordiaUPC" w:cs="CordiaUPC"/>
                <w:sz w:val="26"/>
                <w:szCs w:val="26"/>
              </w:rPr>
              <w:t>0</w:t>
            </w:r>
            <w:r w:rsidRPr="00830AB9">
              <w:rPr>
                <w:rFonts w:ascii="CordiaUPC" w:hAnsi="CordiaUPC" w:cs="CordiaUPC" w:hint="cs"/>
                <w:sz w:val="26"/>
                <w:szCs w:val="26"/>
              </w:rPr>
              <w:t xml:space="preserve"> </w:t>
            </w:r>
            <w:r>
              <w:rPr>
                <w:rFonts w:ascii="CordiaUPC" w:hAnsi="CordiaUPC" w:cs="CordiaUPC"/>
                <w:sz w:val="26"/>
                <w:szCs w:val="26"/>
              </w:rPr>
              <w:t>June</w:t>
            </w:r>
            <w:r w:rsidRPr="00830AB9">
              <w:rPr>
                <w:rFonts w:ascii="CordiaUPC" w:hAnsi="CordiaUPC" w:cs="CordiaUPC" w:hint="cs"/>
                <w:sz w:val="26"/>
                <w:szCs w:val="26"/>
              </w:rPr>
              <w:br/>
              <w:t xml:space="preserve"> 202</w:t>
            </w:r>
            <w:r>
              <w:rPr>
                <w:rFonts w:ascii="CordiaUPC" w:hAnsi="CordiaUPC" w:cs="CordiaUPC"/>
                <w:sz w:val="26"/>
                <w:szCs w:val="26"/>
              </w:rPr>
              <w:t>1</w:t>
            </w:r>
          </w:p>
        </w:tc>
      </w:tr>
      <w:tr w:rsidR="00BC60B9" w:rsidRPr="00830AB9" w14:paraId="4D5F84FD" w14:textId="77777777" w:rsidTr="003F3F64">
        <w:tc>
          <w:tcPr>
            <w:tcW w:w="1637" w:type="dxa"/>
          </w:tcPr>
          <w:p w14:paraId="1A6CBC66" w14:textId="77777777" w:rsidR="00BC60B9" w:rsidRPr="00830AB9" w:rsidRDefault="00BC60B9" w:rsidP="00BC60B9">
            <w:pPr>
              <w:autoSpaceDE w:val="0"/>
              <w:autoSpaceDN w:val="0"/>
              <w:adjustRightInd w:val="0"/>
              <w:spacing w:line="220" w:lineRule="exact"/>
              <w:ind w:left="90" w:hanging="90"/>
              <w:rPr>
                <w:rFonts w:ascii="CordiaUPC" w:eastAsia="AngsanaNew" w:hAnsi="CordiaUPC" w:cs="CordiaUPC"/>
                <w:sz w:val="26"/>
                <w:szCs w:val="26"/>
                <w:lang w:val="en-US" w:eastAsia="en-GB"/>
              </w:rPr>
            </w:pPr>
          </w:p>
        </w:tc>
        <w:tc>
          <w:tcPr>
            <w:tcW w:w="11863" w:type="dxa"/>
            <w:gridSpan w:val="12"/>
          </w:tcPr>
          <w:p w14:paraId="6F1D2D4B" w14:textId="4D8CD405" w:rsidR="00BC60B9" w:rsidRPr="00830AB9" w:rsidRDefault="00BC60B9" w:rsidP="00BC60B9">
            <w:pPr>
              <w:spacing w:line="220" w:lineRule="exact"/>
              <w:ind w:right="-173"/>
              <w:jc w:val="center"/>
              <w:rPr>
                <w:rFonts w:ascii="CordiaUPC" w:hAnsi="CordiaUPC" w:cs="CordiaUPC"/>
                <w:i/>
                <w:iCs/>
                <w:sz w:val="26"/>
                <w:szCs w:val="26"/>
              </w:rPr>
            </w:pPr>
            <w:r w:rsidRPr="00830AB9">
              <w:rPr>
                <w:rFonts w:ascii="CordiaUPC" w:hAnsi="CordiaUPC" w:cs="CordiaUPC" w:hint="cs"/>
                <w:i/>
                <w:iCs/>
                <w:sz w:val="26"/>
                <w:szCs w:val="26"/>
              </w:rPr>
              <w:t>(in million Baht)</w:t>
            </w:r>
          </w:p>
        </w:tc>
      </w:tr>
      <w:tr w:rsidR="00BC60B9" w:rsidRPr="00830AB9" w14:paraId="1AF38F98" w14:textId="77777777" w:rsidTr="008A2003">
        <w:tc>
          <w:tcPr>
            <w:tcW w:w="1637" w:type="dxa"/>
          </w:tcPr>
          <w:p w14:paraId="436E475D" w14:textId="77777777" w:rsidR="00BC60B9" w:rsidRPr="00830AB9" w:rsidRDefault="00BC60B9" w:rsidP="00BC60B9">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830AB9">
              <w:rPr>
                <w:rFonts w:ascii="CordiaUPC" w:eastAsia="AngsanaNew" w:hAnsi="CordiaUPC" w:cs="CordiaUPC" w:hint="cs"/>
                <w:sz w:val="26"/>
                <w:szCs w:val="26"/>
                <w:lang w:val="en-US" w:eastAsia="en-GB"/>
              </w:rPr>
              <w:t>Computer software</w:t>
            </w:r>
          </w:p>
        </w:tc>
        <w:tc>
          <w:tcPr>
            <w:tcW w:w="1061" w:type="dxa"/>
            <w:vAlign w:val="bottom"/>
          </w:tcPr>
          <w:p w14:paraId="78B4A3C2" w14:textId="505BAA67" w:rsidR="00BC60B9" w:rsidRPr="00830AB9" w:rsidRDefault="00BC60B9" w:rsidP="00BC60B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3,085</w:t>
            </w:r>
          </w:p>
        </w:tc>
        <w:tc>
          <w:tcPr>
            <w:tcW w:w="944" w:type="dxa"/>
            <w:gridSpan w:val="2"/>
            <w:vAlign w:val="bottom"/>
          </w:tcPr>
          <w:p w14:paraId="44FB35AC" w14:textId="67A51333" w:rsidR="00BC60B9" w:rsidRPr="00830AB9" w:rsidRDefault="00BC60B9" w:rsidP="00BC60B9">
            <w:pP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9,243</w:t>
            </w:r>
          </w:p>
        </w:tc>
        <w:tc>
          <w:tcPr>
            <w:tcW w:w="1038" w:type="dxa"/>
            <w:vAlign w:val="bottom"/>
          </w:tcPr>
          <w:p w14:paraId="34AC266D" w14:textId="691FF61A" w:rsidR="00BC60B9" w:rsidRPr="00830AB9" w:rsidRDefault="00BC60B9" w:rsidP="00BC60B9">
            <w:pPr>
              <w:tabs>
                <w:tab w:val="decimal" w:pos="776"/>
              </w:tabs>
              <w:spacing w:line="220" w:lineRule="exact"/>
              <w:ind w:right="-173"/>
              <w:rPr>
                <w:rFonts w:ascii="CordiaUPC" w:hAnsi="CordiaUPC" w:cs="CordiaUPC"/>
                <w:sz w:val="26"/>
                <w:szCs w:val="26"/>
              </w:rPr>
            </w:pPr>
            <w:r>
              <w:rPr>
                <w:rFonts w:ascii="CordiaUPC" w:hAnsi="CordiaUPC" w:cs="CordiaUPC"/>
                <w:sz w:val="26"/>
                <w:szCs w:val="26"/>
              </w:rPr>
              <w:t>1</w:t>
            </w:r>
          </w:p>
        </w:tc>
        <w:tc>
          <w:tcPr>
            <w:tcW w:w="1080" w:type="dxa"/>
            <w:vAlign w:val="bottom"/>
          </w:tcPr>
          <w:p w14:paraId="5FE86BAF" w14:textId="0A313963" w:rsidR="00BC60B9" w:rsidRPr="00830AB9" w:rsidRDefault="00BC60B9" w:rsidP="00BC60B9">
            <w:pPr>
              <w:tabs>
                <w:tab w:val="decimal" w:pos="776"/>
              </w:tabs>
              <w:spacing w:line="220" w:lineRule="exact"/>
              <w:ind w:right="-173"/>
              <w:rPr>
                <w:rFonts w:ascii="CordiaUPC" w:hAnsi="CordiaUPC" w:cs="CordiaUPC"/>
                <w:sz w:val="26"/>
                <w:szCs w:val="26"/>
              </w:rPr>
            </w:pPr>
            <w:r>
              <w:rPr>
                <w:rFonts w:ascii="CordiaUPC" w:hAnsi="CordiaUPC" w:cs="CordiaUPC"/>
                <w:sz w:val="26"/>
                <w:szCs w:val="26"/>
              </w:rPr>
              <w:t>(3,584)</w:t>
            </w:r>
          </w:p>
        </w:tc>
        <w:tc>
          <w:tcPr>
            <w:tcW w:w="1080" w:type="dxa"/>
            <w:vAlign w:val="bottom"/>
          </w:tcPr>
          <w:p w14:paraId="7277F602" w14:textId="1D733AB2" w:rsidR="00BC60B9" w:rsidRPr="00830AB9" w:rsidRDefault="00BC60B9" w:rsidP="00BC60B9">
            <w:pPr>
              <w:tabs>
                <w:tab w:val="decimal" w:pos="692"/>
              </w:tabs>
              <w:spacing w:line="220" w:lineRule="exact"/>
              <w:ind w:right="-173"/>
              <w:rPr>
                <w:rFonts w:ascii="CordiaUPC" w:hAnsi="CordiaUPC" w:cs="CordiaUPC"/>
                <w:sz w:val="26"/>
                <w:szCs w:val="26"/>
              </w:rPr>
            </w:pPr>
            <w:r>
              <w:rPr>
                <w:rFonts w:ascii="CordiaUPC" w:hAnsi="CordiaUPC" w:cs="CordiaUPC"/>
                <w:sz w:val="26"/>
                <w:szCs w:val="26"/>
              </w:rPr>
              <w:t>614</w:t>
            </w:r>
          </w:p>
        </w:tc>
        <w:tc>
          <w:tcPr>
            <w:tcW w:w="990" w:type="dxa"/>
            <w:vAlign w:val="bottom"/>
          </w:tcPr>
          <w:p w14:paraId="7F2597F8" w14:textId="689F8D30" w:rsidR="00BC60B9" w:rsidRPr="00830AB9" w:rsidRDefault="00BC60B9" w:rsidP="00BC60B9">
            <w:pPr>
              <w:tabs>
                <w:tab w:val="decimal" w:pos="761"/>
              </w:tabs>
              <w:spacing w:line="220" w:lineRule="exact"/>
              <w:ind w:right="-173"/>
              <w:rPr>
                <w:rFonts w:ascii="CordiaUPC" w:hAnsi="CordiaUPC" w:cs="CordiaUPC"/>
                <w:sz w:val="26"/>
                <w:szCs w:val="26"/>
              </w:rPr>
            </w:pPr>
            <w:r>
              <w:rPr>
                <w:rFonts w:ascii="CordiaUPC" w:hAnsi="CordiaUPC" w:cs="CordiaUPC"/>
                <w:sz w:val="26"/>
                <w:szCs w:val="26"/>
              </w:rPr>
              <w:t>6,274</w:t>
            </w:r>
          </w:p>
        </w:tc>
        <w:tc>
          <w:tcPr>
            <w:tcW w:w="990" w:type="dxa"/>
            <w:vAlign w:val="bottom"/>
          </w:tcPr>
          <w:p w14:paraId="6043FF00" w14:textId="4BF85210" w:rsidR="00BC60B9" w:rsidRPr="00830AB9" w:rsidRDefault="00BC60B9" w:rsidP="00BC60B9">
            <w:pP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(6,158)</w:t>
            </w:r>
          </w:p>
        </w:tc>
        <w:tc>
          <w:tcPr>
            <w:tcW w:w="1080" w:type="dxa"/>
            <w:vAlign w:val="bottom"/>
          </w:tcPr>
          <w:p w14:paraId="2B9A9139" w14:textId="107111AC" w:rsidR="00BC60B9" w:rsidRPr="00830AB9" w:rsidRDefault="00BC60B9" w:rsidP="00BC60B9">
            <w:pPr>
              <w:tabs>
                <w:tab w:val="decimal" w:pos="849"/>
              </w:tabs>
              <w:spacing w:line="220" w:lineRule="exact"/>
              <w:ind w:right="-173"/>
              <w:rPr>
                <w:rFonts w:ascii="CordiaUPC" w:hAnsi="CordiaUPC" w:cs="CordiaUPC"/>
                <w:sz w:val="26"/>
                <w:szCs w:val="26"/>
              </w:rPr>
            </w:pPr>
            <w:r>
              <w:rPr>
                <w:rFonts w:ascii="CordiaUPC" w:hAnsi="CordiaUPC" w:cs="CordiaUPC"/>
                <w:sz w:val="26"/>
                <w:szCs w:val="26"/>
              </w:rPr>
              <w:t>(414)</w:t>
            </w:r>
          </w:p>
        </w:tc>
        <w:tc>
          <w:tcPr>
            <w:tcW w:w="1260" w:type="dxa"/>
            <w:vAlign w:val="bottom"/>
          </w:tcPr>
          <w:p w14:paraId="2284CEF2" w14:textId="5CBFAF80" w:rsidR="00BC60B9" w:rsidRPr="00830AB9" w:rsidRDefault="00BC60B9" w:rsidP="00BC60B9">
            <w:pPr>
              <w:tabs>
                <w:tab w:val="decimal" w:pos="833"/>
              </w:tabs>
              <w:spacing w:line="220" w:lineRule="exact"/>
              <w:ind w:right="-173"/>
              <w:rPr>
                <w:rFonts w:ascii="CordiaUPC" w:hAnsi="CordiaUPC" w:cs="CordiaUPC"/>
                <w:sz w:val="26"/>
                <w:szCs w:val="26"/>
              </w:rPr>
            </w:pPr>
            <w:r>
              <w:rPr>
                <w:rFonts w:ascii="CordiaUPC" w:hAnsi="CordiaUPC" w:cs="CordiaUPC"/>
                <w:sz w:val="26"/>
                <w:szCs w:val="26"/>
              </w:rPr>
              <w:t>3,584</w:t>
            </w:r>
          </w:p>
        </w:tc>
        <w:tc>
          <w:tcPr>
            <w:tcW w:w="1170" w:type="dxa"/>
          </w:tcPr>
          <w:p w14:paraId="40BCAE4C" w14:textId="77777777" w:rsidR="00BC60B9" w:rsidRDefault="00BC60B9" w:rsidP="00BC60B9">
            <w:pPr>
              <w:tabs>
                <w:tab w:val="decimal" w:pos="883"/>
              </w:tabs>
              <w:spacing w:line="220" w:lineRule="exact"/>
              <w:ind w:right="-173"/>
              <w:rPr>
                <w:rFonts w:ascii="CordiaUPC" w:hAnsi="CordiaUPC" w:cs="CordiaUPC"/>
                <w:sz w:val="26"/>
                <w:szCs w:val="26"/>
              </w:rPr>
            </w:pPr>
          </w:p>
          <w:p w14:paraId="0A532DE1" w14:textId="2177698F" w:rsidR="00BC60B9" w:rsidRPr="00830AB9" w:rsidRDefault="00BC60B9" w:rsidP="00BC60B9">
            <w:pPr>
              <w:tabs>
                <w:tab w:val="decimal" w:pos="883"/>
              </w:tabs>
              <w:spacing w:line="220" w:lineRule="exact"/>
              <w:ind w:right="-173"/>
              <w:rPr>
                <w:rFonts w:ascii="CordiaUPC" w:hAnsi="CordiaUPC" w:cs="CordiaUPC"/>
                <w:sz w:val="26"/>
                <w:szCs w:val="26"/>
              </w:rPr>
            </w:pPr>
            <w:r>
              <w:rPr>
                <w:rFonts w:ascii="CordiaUPC" w:hAnsi="CordiaUPC" w:cs="CordiaUPC"/>
                <w:sz w:val="26"/>
                <w:szCs w:val="26"/>
              </w:rPr>
              <w:t>(2,988)</w:t>
            </w:r>
          </w:p>
        </w:tc>
        <w:tc>
          <w:tcPr>
            <w:tcW w:w="1170" w:type="dxa"/>
            <w:vAlign w:val="bottom"/>
          </w:tcPr>
          <w:p w14:paraId="5C03DAF3" w14:textId="6577BF6E" w:rsidR="00BC60B9" w:rsidRPr="00830AB9" w:rsidRDefault="00BC60B9" w:rsidP="00BC60B9">
            <w:pPr>
              <w:tabs>
                <w:tab w:val="decimal" w:pos="883"/>
              </w:tabs>
              <w:spacing w:line="220" w:lineRule="exact"/>
              <w:ind w:right="-173"/>
              <w:rPr>
                <w:rFonts w:ascii="CordiaUPC" w:hAnsi="CordiaUPC" w:cs="CordiaUPC"/>
                <w:sz w:val="26"/>
                <w:szCs w:val="26"/>
              </w:rPr>
            </w:pPr>
            <w:r>
              <w:rPr>
                <w:rFonts w:ascii="CordiaUPC" w:hAnsi="CordiaUPC" w:cs="CordiaUPC"/>
                <w:sz w:val="26"/>
                <w:szCs w:val="26"/>
              </w:rPr>
              <w:t>3,286</w:t>
            </w:r>
          </w:p>
        </w:tc>
      </w:tr>
      <w:tr w:rsidR="00BC60B9" w:rsidRPr="00830AB9" w14:paraId="3C5619ED" w14:textId="77777777" w:rsidTr="008A2003">
        <w:tc>
          <w:tcPr>
            <w:tcW w:w="1637" w:type="dxa"/>
          </w:tcPr>
          <w:p w14:paraId="5399522E" w14:textId="1C7E436A" w:rsidR="00BC60B9" w:rsidRPr="00830AB9" w:rsidRDefault="00BC60B9" w:rsidP="00BC60B9">
            <w:pPr>
              <w:autoSpaceDE w:val="0"/>
              <w:autoSpaceDN w:val="0"/>
              <w:adjustRightInd w:val="0"/>
              <w:spacing w:line="220" w:lineRule="exact"/>
              <w:ind w:left="90" w:hanging="90"/>
              <w:rPr>
                <w:rFonts w:ascii="CordiaUPC" w:eastAsia="AngsanaNew" w:hAnsi="CordiaUPC" w:cs="CordiaUPC"/>
                <w:sz w:val="26"/>
                <w:szCs w:val="26"/>
                <w:lang w:val="en-US" w:eastAsia="en-GB"/>
              </w:rPr>
            </w:pPr>
            <w:r w:rsidRPr="00830AB9">
              <w:rPr>
                <w:rFonts w:ascii="CordiaUPC" w:hAnsi="CordiaUPC" w:cs="CordiaUPC" w:hint="cs"/>
                <w:sz w:val="26"/>
                <w:szCs w:val="26"/>
                <w:lang w:val="en-US"/>
              </w:rPr>
              <w:t>Computer software under development</w:t>
            </w:r>
          </w:p>
        </w:tc>
        <w:tc>
          <w:tcPr>
            <w:tcW w:w="1061" w:type="dxa"/>
            <w:vAlign w:val="bottom"/>
          </w:tcPr>
          <w:p w14:paraId="3BF2851B" w14:textId="52587F99" w:rsidR="00BC60B9" w:rsidRPr="00830AB9" w:rsidRDefault="00BC60B9" w:rsidP="00BC60B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592</w:t>
            </w:r>
          </w:p>
        </w:tc>
        <w:tc>
          <w:tcPr>
            <w:tcW w:w="944" w:type="dxa"/>
            <w:gridSpan w:val="2"/>
            <w:vAlign w:val="bottom"/>
          </w:tcPr>
          <w:p w14:paraId="61E937D8" w14:textId="2823FA28" w:rsidR="00BC60B9" w:rsidRPr="00830AB9" w:rsidRDefault="00BC60B9" w:rsidP="00BC60B9">
            <w:pP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592</w:t>
            </w:r>
          </w:p>
        </w:tc>
        <w:tc>
          <w:tcPr>
            <w:tcW w:w="1038" w:type="dxa"/>
            <w:vAlign w:val="bottom"/>
          </w:tcPr>
          <w:p w14:paraId="143A8245" w14:textId="567034B5" w:rsidR="00BC60B9" w:rsidRPr="00830AB9" w:rsidRDefault="00BC60B9" w:rsidP="00BC60B9">
            <w:pPr>
              <w:tabs>
                <w:tab w:val="decimal" w:pos="776"/>
              </w:tabs>
              <w:spacing w:line="220" w:lineRule="exact"/>
              <w:ind w:right="-173"/>
              <w:rPr>
                <w:rFonts w:ascii="CordiaUPC" w:hAnsi="CordiaUPC" w:cs="CordiaUPC"/>
                <w:sz w:val="26"/>
                <w:szCs w:val="26"/>
              </w:rPr>
            </w:pPr>
            <w:r>
              <w:rPr>
                <w:rFonts w:ascii="CordiaUPC" w:hAnsi="CordiaUPC" w:cs="CordiaUPC"/>
                <w:sz w:val="26"/>
                <w:szCs w:val="26"/>
              </w:rPr>
              <w:t>918</w:t>
            </w:r>
          </w:p>
        </w:tc>
        <w:tc>
          <w:tcPr>
            <w:tcW w:w="1080" w:type="dxa"/>
            <w:vAlign w:val="bottom"/>
          </w:tcPr>
          <w:p w14:paraId="4B89A176" w14:textId="29A2FA4B" w:rsidR="00BC60B9" w:rsidRPr="00830AB9" w:rsidRDefault="00BC60B9" w:rsidP="00BC60B9">
            <w:pPr>
              <w:tabs>
                <w:tab w:val="decimal" w:pos="776"/>
              </w:tabs>
              <w:spacing w:line="220" w:lineRule="exact"/>
              <w:ind w:right="-173"/>
              <w:rPr>
                <w:rFonts w:ascii="CordiaUPC" w:hAnsi="CordiaUPC" w:cs="CordiaUPC"/>
                <w:sz w:val="26"/>
                <w:szCs w:val="26"/>
              </w:rPr>
            </w:pPr>
            <w:r>
              <w:rPr>
                <w:rFonts w:ascii="CordiaUPC" w:hAnsi="CordiaUPC" w:cs="CordiaUPC"/>
                <w:sz w:val="26"/>
                <w:szCs w:val="26"/>
              </w:rPr>
              <w:t>-</w:t>
            </w:r>
          </w:p>
        </w:tc>
        <w:tc>
          <w:tcPr>
            <w:tcW w:w="1080" w:type="dxa"/>
            <w:vAlign w:val="bottom"/>
          </w:tcPr>
          <w:p w14:paraId="7A040015" w14:textId="6C68D05B" w:rsidR="00BC60B9" w:rsidRPr="00830AB9" w:rsidRDefault="00BC60B9" w:rsidP="00BC60B9">
            <w:pPr>
              <w:tabs>
                <w:tab w:val="decimal" w:pos="692"/>
              </w:tabs>
              <w:spacing w:line="220" w:lineRule="exact"/>
              <w:ind w:right="-173"/>
              <w:rPr>
                <w:rFonts w:ascii="CordiaUPC" w:hAnsi="CordiaUPC" w:cs="CordiaUPC"/>
                <w:sz w:val="26"/>
                <w:szCs w:val="26"/>
              </w:rPr>
            </w:pPr>
            <w:r>
              <w:rPr>
                <w:rFonts w:ascii="CordiaUPC" w:hAnsi="CordiaUPC" w:cs="CordiaUPC"/>
                <w:sz w:val="26"/>
                <w:szCs w:val="26"/>
              </w:rPr>
              <w:t>(627)</w:t>
            </w:r>
          </w:p>
        </w:tc>
        <w:tc>
          <w:tcPr>
            <w:tcW w:w="990" w:type="dxa"/>
            <w:vAlign w:val="bottom"/>
          </w:tcPr>
          <w:p w14:paraId="06842C21" w14:textId="0C0E2D58" w:rsidR="00BC60B9" w:rsidRPr="00830AB9" w:rsidRDefault="00BC60B9" w:rsidP="00BC60B9">
            <w:pPr>
              <w:tabs>
                <w:tab w:val="decimal" w:pos="761"/>
              </w:tabs>
              <w:spacing w:line="220" w:lineRule="exact"/>
              <w:ind w:right="-173"/>
              <w:rPr>
                <w:rFonts w:ascii="CordiaUPC" w:hAnsi="CordiaUPC" w:cs="CordiaUPC"/>
                <w:sz w:val="26"/>
                <w:szCs w:val="26"/>
              </w:rPr>
            </w:pPr>
            <w:r>
              <w:rPr>
                <w:rFonts w:ascii="CordiaUPC" w:hAnsi="CordiaUPC" w:cs="CordiaUPC"/>
                <w:sz w:val="26"/>
                <w:szCs w:val="26"/>
              </w:rPr>
              <w:t>883</w:t>
            </w:r>
          </w:p>
        </w:tc>
        <w:tc>
          <w:tcPr>
            <w:tcW w:w="990" w:type="dxa"/>
            <w:vAlign w:val="bottom"/>
          </w:tcPr>
          <w:p w14:paraId="179DA344" w14:textId="16EE4D3B" w:rsidR="00BC60B9" w:rsidRPr="00830AB9" w:rsidRDefault="00BC60B9" w:rsidP="00BC60B9">
            <w:pP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158D20CD" w14:textId="4F15961E" w:rsidR="00BC60B9" w:rsidRPr="00830AB9" w:rsidRDefault="00BC60B9" w:rsidP="00BC60B9">
            <w:pPr>
              <w:tabs>
                <w:tab w:val="decimal" w:pos="849"/>
              </w:tabs>
              <w:spacing w:line="220" w:lineRule="exact"/>
              <w:ind w:right="-173"/>
              <w:rPr>
                <w:rFonts w:ascii="CordiaUPC" w:hAnsi="CordiaUPC" w:cs="CordiaUPC"/>
                <w:sz w:val="26"/>
                <w:szCs w:val="26"/>
              </w:rPr>
            </w:pPr>
            <w:r>
              <w:rPr>
                <w:rFonts w:ascii="CordiaUPC" w:hAnsi="CordiaUPC" w:cs="CordiaUPC"/>
                <w:sz w:val="26"/>
                <w:szCs w:val="26"/>
              </w:rPr>
              <w:t>-</w:t>
            </w:r>
          </w:p>
        </w:tc>
        <w:tc>
          <w:tcPr>
            <w:tcW w:w="1260" w:type="dxa"/>
            <w:vAlign w:val="bottom"/>
          </w:tcPr>
          <w:p w14:paraId="6AA2DFCA" w14:textId="0A2CD3E5" w:rsidR="00BC60B9" w:rsidRPr="00830AB9" w:rsidRDefault="00BC60B9" w:rsidP="00BC60B9">
            <w:pPr>
              <w:tabs>
                <w:tab w:val="decimal" w:pos="752"/>
              </w:tabs>
              <w:spacing w:line="220" w:lineRule="exact"/>
              <w:ind w:right="-173"/>
              <w:rPr>
                <w:rFonts w:ascii="CordiaUPC" w:hAnsi="CordiaUPC" w:cs="CordiaUPC"/>
                <w:sz w:val="26"/>
                <w:szCs w:val="26"/>
              </w:rPr>
            </w:pPr>
            <w:r>
              <w:rPr>
                <w:rFonts w:ascii="CordiaUPC" w:hAnsi="CordiaUPC" w:cs="CordiaUPC"/>
                <w:sz w:val="26"/>
                <w:szCs w:val="26"/>
              </w:rPr>
              <w:t>-</w:t>
            </w:r>
          </w:p>
        </w:tc>
        <w:tc>
          <w:tcPr>
            <w:tcW w:w="1170" w:type="dxa"/>
          </w:tcPr>
          <w:p w14:paraId="74C9A73E" w14:textId="77777777" w:rsidR="00BC60B9" w:rsidRDefault="00BC60B9" w:rsidP="00BC60B9">
            <w:pPr>
              <w:tabs>
                <w:tab w:val="decimal" w:pos="883"/>
              </w:tabs>
              <w:spacing w:line="220" w:lineRule="exact"/>
              <w:ind w:right="-173"/>
              <w:rPr>
                <w:rFonts w:ascii="CordiaUPC" w:hAnsi="CordiaUPC" w:cs="CordiaUPC"/>
                <w:sz w:val="26"/>
                <w:szCs w:val="26"/>
              </w:rPr>
            </w:pPr>
          </w:p>
          <w:p w14:paraId="7721F86C" w14:textId="77777777" w:rsidR="00BC60B9" w:rsidRDefault="00BC60B9" w:rsidP="00BC60B9">
            <w:pPr>
              <w:tabs>
                <w:tab w:val="decimal" w:pos="883"/>
              </w:tabs>
              <w:spacing w:line="220" w:lineRule="exact"/>
              <w:ind w:right="-173"/>
              <w:rPr>
                <w:rFonts w:ascii="CordiaUPC" w:hAnsi="CordiaUPC" w:cs="CordiaUPC"/>
                <w:sz w:val="26"/>
                <w:szCs w:val="26"/>
              </w:rPr>
            </w:pPr>
          </w:p>
          <w:p w14:paraId="78971E67" w14:textId="6D442DA9" w:rsidR="00BC60B9" w:rsidRPr="00830AB9" w:rsidRDefault="00BC60B9" w:rsidP="00BC60B9">
            <w:pPr>
              <w:tabs>
                <w:tab w:val="decimal" w:pos="883"/>
              </w:tabs>
              <w:spacing w:line="220" w:lineRule="exact"/>
              <w:ind w:right="-173"/>
              <w:rPr>
                <w:rFonts w:ascii="CordiaUPC" w:hAnsi="CordiaUPC" w:cs="CordiaUPC"/>
                <w:sz w:val="26"/>
                <w:szCs w:val="26"/>
              </w:rPr>
            </w:pPr>
            <w:r>
              <w:rPr>
                <w:rFonts w:ascii="CordiaUPC" w:hAnsi="CordiaUPC" w:cs="CordiaUPC"/>
                <w:sz w:val="26"/>
                <w:szCs w:val="26"/>
              </w:rPr>
              <w:t>-</w:t>
            </w:r>
          </w:p>
        </w:tc>
        <w:tc>
          <w:tcPr>
            <w:tcW w:w="1170" w:type="dxa"/>
            <w:vAlign w:val="bottom"/>
          </w:tcPr>
          <w:p w14:paraId="057032B6" w14:textId="6B9891EC" w:rsidR="00BC60B9" w:rsidRPr="00830AB9" w:rsidRDefault="00BC60B9" w:rsidP="00BC60B9">
            <w:pPr>
              <w:tabs>
                <w:tab w:val="decimal" w:pos="883"/>
              </w:tabs>
              <w:spacing w:line="220" w:lineRule="exact"/>
              <w:ind w:right="-173"/>
              <w:rPr>
                <w:rFonts w:ascii="CordiaUPC" w:hAnsi="CordiaUPC" w:cs="CordiaUPC"/>
                <w:sz w:val="26"/>
                <w:szCs w:val="26"/>
              </w:rPr>
            </w:pPr>
            <w:r>
              <w:rPr>
                <w:rFonts w:ascii="CordiaUPC" w:hAnsi="CordiaUPC" w:cs="CordiaUPC"/>
                <w:sz w:val="26"/>
                <w:szCs w:val="26"/>
              </w:rPr>
              <w:t>883</w:t>
            </w:r>
          </w:p>
        </w:tc>
      </w:tr>
      <w:tr w:rsidR="00AC239B" w:rsidRPr="00830AB9" w14:paraId="4FE76578" w14:textId="77777777" w:rsidTr="008A2003">
        <w:tc>
          <w:tcPr>
            <w:tcW w:w="1637" w:type="dxa"/>
          </w:tcPr>
          <w:p w14:paraId="0CD8829A" w14:textId="39DDAD2A" w:rsidR="00AC239B" w:rsidRPr="00830AB9" w:rsidRDefault="00AC239B" w:rsidP="00AC239B">
            <w:pPr>
              <w:spacing w:line="220" w:lineRule="exact"/>
              <w:ind w:left="90" w:right="-18" w:hanging="108"/>
              <w:rPr>
                <w:rFonts w:ascii="CordiaUPC" w:hAnsi="CordiaUPC" w:cs="CordiaUPC"/>
                <w:sz w:val="26"/>
                <w:szCs w:val="26"/>
                <w:rtl/>
                <w:cs/>
                <w:lang w:val="en-US"/>
              </w:rPr>
            </w:pPr>
            <w:r w:rsidRPr="00830AB9">
              <w:rPr>
                <w:rFonts w:ascii="CordiaUPC" w:hAnsi="CordiaUPC" w:cs="CordiaUPC" w:hint="cs"/>
                <w:sz w:val="26"/>
                <w:szCs w:val="26"/>
                <w:lang w:val="en-US"/>
              </w:rPr>
              <w:t>Right-of-use assets - software</w:t>
            </w:r>
          </w:p>
        </w:tc>
        <w:tc>
          <w:tcPr>
            <w:tcW w:w="1061" w:type="dxa"/>
            <w:vAlign w:val="bottom"/>
          </w:tcPr>
          <w:p w14:paraId="69171340" w14:textId="5722E95E" w:rsidR="00AC239B" w:rsidRPr="00830AB9" w:rsidRDefault="00AC239B" w:rsidP="00AC239B">
            <w:pPr>
              <w:pBdr>
                <w:bottom w:val="single" w:sz="4" w:space="1" w:color="auto"/>
              </w:pBdr>
              <w:tabs>
                <w:tab w:val="decimal" w:pos="849"/>
              </w:tabs>
              <w:spacing w:line="220" w:lineRule="exact"/>
              <w:ind w:right="-19"/>
              <w:rPr>
                <w:rFonts w:ascii="CordiaUPC" w:hAnsi="CordiaUPC" w:cs="CordiaUPC"/>
                <w:sz w:val="26"/>
                <w:szCs w:val="26"/>
              </w:rPr>
            </w:pPr>
            <w:r w:rsidRPr="00830AB9">
              <w:rPr>
                <w:rFonts w:ascii="CordiaUPC" w:hAnsi="CordiaUPC" w:cs="CordiaUPC" w:hint="cs"/>
                <w:sz w:val="26"/>
                <w:szCs w:val="26"/>
              </w:rPr>
              <w:t>47</w:t>
            </w:r>
          </w:p>
        </w:tc>
        <w:tc>
          <w:tcPr>
            <w:tcW w:w="944" w:type="dxa"/>
            <w:gridSpan w:val="2"/>
            <w:vAlign w:val="bottom"/>
          </w:tcPr>
          <w:p w14:paraId="354A7F21" w14:textId="715FA4DF" w:rsidR="00AC239B" w:rsidRPr="00830AB9" w:rsidRDefault="00AC239B" w:rsidP="00AC239B">
            <w:pPr>
              <w:pBdr>
                <w:bottom w:val="single" w:sz="4" w:space="1" w:color="auto"/>
              </w:pBd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112</w:t>
            </w:r>
          </w:p>
        </w:tc>
        <w:tc>
          <w:tcPr>
            <w:tcW w:w="1038" w:type="dxa"/>
            <w:vAlign w:val="bottom"/>
          </w:tcPr>
          <w:p w14:paraId="73B4CE53" w14:textId="56F2017D" w:rsidR="00AC239B" w:rsidRPr="00830AB9" w:rsidRDefault="00AC239B" w:rsidP="00AC239B">
            <w:pPr>
              <w:pBdr>
                <w:bottom w:val="single" w:sz="4" w:space="1" w:color="auto"/>
              </w:pBdr>
              <w:tabs>
                <w:tab w:val="decimal" w:pos="776"/>
              </w:tabs>
              <w:spacing w:line="220" w:lineRule="exact"/>
              <w:ind w:right="-18"/>
              <w:rPr>
                <w:rFonts w:ascii="CordiaUPC" w:hAnsi="CordiaUPC" w:cs="CordiaUPC"/>
                <w:sz w:val="26"/>
                <w:szCs w:val="26"/>
              </w:rPr>
            </w:pPr>
            <w:r>
              <w:rPr>
                <w:rFonts w:ascii="CordiaUPC" w:hAnsi="CordiaUPC" w:cs="CordiaUPC"/>
                <w:sz w:val="26"/>
                <w:szCs w:val="26"/>
              </w:rPr>
              <w:t>209</w:t>
            </w:r>
          </w:p>
        </w:tc>
        <w:tc>
          <w:tcPr>
            <w:tcW w:w="1080" w:type="dxa"/>
            <w:vAlign w:val="bottom"/>
          </w:tcPr>
          <w:p w14:paraId="29B332F8" w14:textId="1D2FF759" w:rsidR="00AC239B" w:rsidRPr="00830AB9" w:rsidRDefault="00AC239B" w:rsidP="00AC239B">
            <w:pPr>
              <w:pBdr>
                <w:bottom w:val="single" w:sz="4" w:space="1" w:color="auto"/>
              </w:pBdr>
              <w:tabs>
                <w:tab w:val="decimal" w:pos="776"/>
              </w:tabs>
              <w:spacing w:line="220" w:lineRule="exact"/>
              <w:ind w:right="-20"/>
              <w:rPr>
                <w:rFonts w:ascii="CordiaUPC" w:hAnsi="CordiaUPC" w:cs="CordiaUPC"/>
                <w:sz w:val="26"/>
                <w:szCs w:val="26"/>
              </w:rPr>
            </w:pPr>
            <w:r>
              <w:rPr>
                <w:rFonts w:ascii="CordiaUPC" w:hAnsi="CordiaUPC" w:cs="CordiaUPC"/>
                <w:sz w:val="26"/>
                <w:szCs w:val="26"/>
              </w:rPr>
              <w:t>-</w:t>
            </w:r>
          </w:p>
        </w:tc>
        <w:tc>
          <w:tcPr>
            <w:tcW w:w="1080" w:type="dxa"/>
            <w:vAlign w:val="bottom"/>
          </w:tcPr>
          <w:p w14:paraId="5AB725B0" w14:textId="5430CA20" w:rsidR="00AC239B" w:rsidRPr="00830AB9" w:rsidRDefault="00AC239B" w:rsidP="00AC239B">
            <w:pPr>
              <w:pBdr>
                <w:bottom w:val="single" w:sz="4" w:space="1" w:color="auto"/>
              </w:pBdr>
              <w:tabs>
                <w:tab w:val="decimal" w:pos="692"/>
              </w:tabs>
              <w:spacing w:line="220" w:lineRule="exact"/>
              <w:ind w:right="-25"/>
              <w:rPr>
                <w:rFonts w:ascii="CordiaUPC" w:hAnsi="CordiaUPC" w:cs="CordiaUPC"/>
                <w:sz w:val="26"/>
                <w:szCs w:val="26"/>
              </w:rPr>
            </w:pPr>
            <w:r>
              <w:rPr>
                <w:rFonts w:ascii="CordiaUPC" w:hAnsi="CordiaUPC" w:cs="CordiaUPC"/>
                <w:sz w:val="26"/>
                <w:szCs w:val="26"/>
              </w:rPr>
              <w:t>-</w:t>
            </w:r>
          </w:p>
        </w:tc>
        <w:tc>
          <w:tcPr>
            <w:tcW w:w="990" w:type="dxa"/>
            <w:vAlign w:val="bottom"/>
          </w:tcPr>
          <w:p w14:paraId="3F2DC9B9" w14:textId="6EC721B0" w:rsidR="00AC239B" w:rsidRPr="00830AB9" w:rsidRDefault="00AC239B" w:rsidP="00AC239B">
            <w:pPr>
              <w:pBdr>
                <w:bottom w:val="single" w:sz="4" w:space="1" w:color="auto"/>
              </w:pBdr>
              <w:tabs>
                <w:tab w:val="decimal" w:pos="761"/>
              </w:tabs>
              <w:spacing w:line="220" w:lineRule="exact"/>
              <w:ind w:right="-173"/>
              <w:rPr>
                <w:rFonts w:ascii="CordiaUPC" w:hAnsi="CordiaUPC" w:cs="CordiaUPC"/>
                <w:sz w:val="26"/>
                <w:szCs w:val="26"/>
              </w:rPr>
            </w:pPr>
            <w:r>
              <w:rPr>
                <w:rFonts w:ascii="CordiaUPC" w:hAnsi="CordiaUPC" w:cs="CordiaUPC"/>
                <w:sz w:val="26"/>
                <w:szCs w:val="26"/>
              </w:rPr>
              <w:t>321</w:t>
            </w:r>
          </w:p>
        </w:tc>
        <w:tc>
          <w:tcPr>
            <w:tcW w:w="990" w:type="dxa"/>
            <w:vAlign w:val="bottom"/>
          </w:tcPr>
          <w:p w14:paraId="5AA0908D" w14:textId="686444A3" w:rsidR="00AC239B" w:rsidRPr="00830AB9" w:rsidRDefault="00AC239B" w:rsidP="00AC239B">
            <w:pPr>
              <w:pBdr>
                <w:bottom w:val="single" w:sz="4" w:space="1" w:color="auto"/>
              </w:pBd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(65)</w:t>
            </w:r>
          </w:p>
        </w:tc>
        <w:tc>
          <w:tcPr>
            <w:tcW w:w="1080" w:type="dxa"/>
            <w:vAlign w:val="bottom"/>
          </w:tcPr>
          <w:p w14:paraId="5CD662F6" w14:textId="69AA0A0A" w:rsidR="00AC239B" w:rsidRPr="00830AB9" w:rsidRDefault="00AC239B" w:rsidP="00AC239B">
            <w:pPr>
              <w:pBdr>
                <w:bottom w:val="single" w:sz="4" w:space="1" w:color="auto"/>
              </w:pBdr>
              <w:tabs>
                <w:tab w:val="decimal" w:pos="849"/>
              </w:tabs>
              <w:spacing w:line="220" w:lineRule="exact"/>
              <w:ind w:right="-173"/>
              <w:rPr>
                <w:rFonts w:ascii="CordiaUPC" w:hAnsi="CordiaUPC" w:cs="CordiaUPC"/>
                <w:sz w:val="26"/>
                <w:szCs w:val="26"/>
              </w:rPr>
            </w:pPr>
            <w:r>
              <w:rPr>
                <w:rFonts w:ascii="CordiaUPC" w:hAnsi="CordiaUPC" w:cs="CordiaUPC"/>
                <w:sz w:val="26"/>
                <w:szCs w:val="26"/>
              </w:rPr>
              <w:t>(54)</w:t>
            </w:r>
          </w:p>
        </w:tc>
        <w:tc>
          <w:tcPr>
            <w:tcW w:w="1260" w:type="dxa"/>
            <w:vAlign w:val="bottom"/>
          </w:tcPr>
          <w:p w14:paraId="2A2E3F8F" w14:textId="717C249D" w:rsidR="00AC239B" w:rsidRPr="00830AB9" w:rsidRDefault="00AC239B" w:rsidP="00AC239B">
            <w:pPr>
              <w:pBdr>
                <w:bottom w:val="single" w:sz="4" w:space="1" w:color="auto"/>
              </w:pBdr>
              <w:tabs>
                <w:tab w:val="decimal" w:pos="752"/>
              </w:tabs>
              <w:spacing w:line="220" w:lineRule="exact"/>
              <w:ind w:right="-173"/>
              <w:rPr>
                <w:rFonts w:ascii="CordiaUPC" w:hAnsi="CordiaUPC" w:cs="CordiaUPC"/>
                <w:sz w:val="26"/>
                <w:szCs w:val="26"/>
              </w:rPr>
            </w:pPr>
            <w:r>
              <w:rPr>
                <w:rFonts w:ascii="CordiaUPC" w:hAnsi="CordiaUPC" w:cs="CordiaUPC"/>
                <w:sz w:val="26"/>
                <w:szCs w:val="26"/>
              </w:rPr>
              <w:t>-</w:t>
            </w:r>
          </w:p>
        </w:tc>
        <w:tc>
          <w:tcPr>
            <w:tcW w:w="1170" w:type="dxa"/>
          </w:tcPr>
          <w:p w14:paraId="0718BB01" w14:textId="77777777" w:rsidR="00AC239B" w:rsidRDefault="00AC239B" w:rsidP="00AC239B">
            <w:pPr>
              <w:pBdr>
                <w:bottom w:val="single" w:sz="4" w:space="1" w:color="auto"/>
              </w:pBdr>
              <w:tabs>
                <w:tab w:val="decimal" w:pos="883"/>
              </w:tabs>
              <w:spacing w:line="220" w:lineRule="exact"/>
              <w:ind w:left="121" w:right="-17"/>
              <w:rPr>
                <w:rFonts w:ascii="CordiaUPC" w:hAnsi="CordiaUPC" w:cs="CordiaUPC"/>
                <w:sz w:val="26"/>
                <w:szCs w:val="26"/>
              </w:rPr>
            </w:pPr>
          </w:p>
          <w:p w14:paraId="4F0A4325" w14:textId="5ACABB6D" w:rsidR="00AC239B" w:rsidRPr="00830AB9" w:rsidRDefault="00AC239B" w:rsidP="00AC239B">
            <w:pPr>
              <w:pBdr>
                <w:bottom w:val="single" w:sz="4" w:space="1" w:color="auto"/>
              </w:pBdr>
              <w:tabs>
                <w:tab w:val="decimal" w:pos="883"/>
              </w:tabs>
              <w:spacing w:line="220" w:lineRule="exact"/>
              <w:ind w:left="121" w:right="-17"/>
              <w:rPr>
                <w:rFonts w:ascii="CordiaUPC" w:hAnsi="CordiaUPC" w:cs="CordiaUPC"/>
                <w:sz w:val="26"/>
                <w:szCs w:val="26"/>
              </w:rPr>
            </w:pPr>
            <w:r>
              <w:rPr>
                <w:rFonts w:ascii="CordiaUPC" w:hAnsi="CordiaUPC" w:cs="CordiaUPC"/>
                <w:sz w:val="26"/>
                <w:szCs w:val="26"/>
              </w:rPr>
              <w:t>(119)</w:t>
            </w:r>
          </w:p>
        </w:tc>
        <w:tc>
          <w:tcPr>
            <w:tcW w:w="1170" w:type="dxa"/>
            <w:vAlign w:val="bottom"/>
          </w:tcPr>
          <w:p w14:paraId="4B492398" w14:textId="2E8528EE" w:rsidR="00AC239B" w:rsidRPr="00830AB9" w:rsidRDefault="00AC239B" w:rsidP="00AC239B">
            <w:pPr>
              <w:pBdr>
                <w:bottom w:val="single" w:sz="4" w:space="1" w:color="auto"/>
              </w:pBdr>
              <w:tabs>
                <w:tab w:val="decimal" w:pos="883"/>
              </w:tabs>
              <w:spacing w:line="220" w:lineRule="exact"/>
              <w:ind w:left="121" w:right="-17"/>
              <w:rPr>
                <w:rFonts w:ascii="CordiaUPC" w:hAnsi="CordiaUPC" w:cs="CordiaUPC"/>
                <w:sz w:val="26"/>
                <w:szCs w:val="26"/>
              </w:rPr>
            </w:pPr>
            <w:r>
              <w:rPr>
                <w:rFonts w:ascii="CordiaUPC" w:hAnsi="CordiaUPC" w:cs="CordiaUPC"/>
                <w:sz w:val="26"/>
                <w:szCs w:val="26"/>
              </w:rPr>
              <w:t>202</w:t>
            </w:r>
          </w:p>
        </w:tc>
      </w:tr>
      <w:tr w:rsidR="00BC60B9" w:rsidRPr="00830AB9" w14:paraId="0EE6CFCA" w14:textId="77777777" w:rsidTr="008A2003">
        <w:tc>
          <w:tcPr>
            <w:tcW w:w="1637" w:type="dxa"/>
          </w:tcPr>
          <w:p w14:paraId="7B2C91F8" w14:textId="77777777" w:rsidR="00BC60B9" w:rsidRPr="00830AB9" w:rsidRDefault="00BC60B9" w:rsidP="00BC60B9">
            <w:pPr>
              <w:spacing w:line="220" w:lineRule="exact"/>
              <w:ind w:left="-18" w:right="-18"/>
              <w:jc w:val="thaiDistribute"/>
              <w:rPr>
                <w:rFonts w:ascii="CordiaUPC" w:hAnsi="CordiaUPC" w:cs="CordiaUPC"/>
                <w:b/>
                <w:bCs/>
                <w:sz w:val="26"/>
                <w:szCs w:val="26"/>
                <w:rtl/>
                <w:cs/>
                <w:lang w:val="en-US"/>
              </w:rPr>
            </w:pPr>
            <w:r w:rsidRPr="00830AB9">
              <w:rPr>
                <w:rFonts w:ascii="CordiaUPC" w:hAnsi="CordiaUPC" w:cs="CordiaUPC" w:hint="cs"/>
                <w:b/>
                <w:bCs/>
                <w:sz w:val="26"/>
                <w:szCs w:val="26"/>
                <w:lang w:val="en-US"/>
              </w:rPr>
              <w:t>Total</w:t>
            </w:r>
          </w:p>
        </w:tc>
        <w:tc>
          <w:tcPr>
            <w:tcW w:w="1061" w:type="dxa"/>
            <w:vAlign w:val="bottom"/>
          </w:tcPr>
          <w:p w14:paraId="77E8CE14" w14:textId="457FEE41" w:rsidR="00BC60B9" w:rsidRPr="00830AB9" w:rsidRDefault="00BC60B9" w:rsidP="00BC60B9">
            <w:pPr>
              <w:pBdr>
                <w:bottom w:val="double" w:sz="4" w:space="1" w:color="auto"/>
              </w:pBdr>
              <w:tabs>
                <w:tab w:val="decimal" w:pos="849"/>
              </w:tabs>
              <w:spacing w:line="220" w:lineRule="exact"/>
              <w:ind w:right="-19"/>
              <w:rPr>
                <w:rFonts w:ascii="CordiaUPC" w:hAnsi="CordiaUPC" w:cs="CordiaUPC"/>
                <w:b/>
                <w:bCs/>
                <w:sz w:val="26"/>
                <w:szCs w:val="26"/>
              </w:rPr>
            </w:pPr>
            <w:r w:rsidRPr="00830AB9">
              <w:rPr>
                <w:rFonts w:ascii="CordiaUPC" w:hAnsi="CordiaUPC" w:cs="CordiaUPC" w:hint="cs"/>
                <w:b/>
                <w:bCs/>
                <w:sz w:val="26"/>
                <w:szCs w:val="26"/>
              </w:rPr>
              <w:t>3,724</w:t>
            </w:r>
          </w:p>
        </w:tc>
        <w:tc>
          <w:tcPr>
            <w:tcW w:w="944" w:type="dxa"/>
            <w:gridSpan w:val="2"/>
            <w:vAlign w:val="bottom"/>
          </w:tcPr>
          <w:p w14:paraId="3936C030" w14:textId="57E40B81" w:rsidR="00BC60B9" w:rsidRPr="00830AB9" w:rsidRDefault="00BC60B9" w:rsidP="00BC60B9">
            <w:pPr>
              <w:pBdr>
                <w:bottom w:val="double" w:sz="4" w:space="1" w:color="auto"/>
              </w:pBdr>
              <w:tabs>
                <w:tab w:val="decimal" w:pos="685"/>
              </w:tabs>
              <w:spacing w:line="220" w:lineRule="exact"/>
              <w:ind w:right="-96"/>
              <w:rPr>
                <w:rFonts w:ascii="CordiaUPC" w:hAnsi="CordiaUPC" w:cs="CordiaUPC"/>
                <w:b/>
                <w:bCs/>
                <w:sz w:val="26"/>
                <w:szCs w:val="26"/>
              </w:rPr>
            </w:pPr>
            <w:r w:rsidRPr="00830AB9">
              <w:rPr>
                <w:rFonts w:ascii="CordiaUPC" w:hAnsi="CordiaUPC" w:cs="CordiaUPC" w:hint="cs"/>
                <w:b/>
                <w:bCs/>
                <w:sz w:val="26"/>
                <w:szCs w:val="26"/>
              </w:rPr>
              <w:t>9,947</w:t>
            </w:r>
          </w:p>
        </w:tc>
        <w:tc>
          <w:tcPr>
            <w:tcW w:w="1038" w:type="dxa"/>
            <w:vAlign w:val="bottom"/>
          </w:tcPr>
          <w:p w14:paraId="3E8E5F0E" w14:textId="5036FFCB" w:rsidR="00BC60B9" w:rsidRPr="00830AB9" w:rsidRDefault="00BC60B9" w:rsidP="00BC60B9">
            <w:pPr>
              <w:pBdr>
                <w:bottom w:val="double" w:sz="4" w:space="1" w:color="auto"/>
              </w:pBdr>
              <w:tabs>
                <w:tab w:val="decimal" w:pos="776"/>
              </w:tabs>
              <w:spacing w:line="220" w:lineRule="exact"/>
              <w:ind w:right="-18"/>
              <w:rPr>
                <w:rFonts w:ascii="CordiaUPC" w:hAnsi="CordiaUPC" w:cs="CordiaUPC"/>
                <w:b/>
                <w:bCs/>
                <w:sz w:val="26"/>
                <w:szCs w:val="26"/>
              </w:rPr>
            </w:pPr>
            <w:r>
              <w:rPr>
                <w:rFonts w:ascii="CordiaUPC" w:hAnsi="CordiaUPC" w:cs="CordiaUPC"/>
                <w:b/>
                <w:bCs/>
                <w:sz w:val="26"/>
                <w:szCs w:val="26"/>
              </w:rPr>
              <w:t>1,128</w:t>
            </w:r>
          </w:p>
        </w:tc>
        <w:tc>
          <w:tcPr>
            <w:tcW w:w="1080" w:type="dxa"/>
            <w:vAlign w:val="bottom"/>
          </w:tcPr>
          <w:p w14:paraId="03E92705" w14:textId="68FFF997" w:rsidR="00BC60B9" w:rsidRPr="00830AB9" w:rsidRDefault="00BC60B9" w:rsidP="00BC60B9">
            <w:pPr>
              <w:pBdr>
                <w:bottom w:val="double" w:sz="4" w:space="1" w:color="auto"/>
              </w:pBdr>
              <w:tabs>
                <w:tab w:val="decimal" w:pos="776"/>
              </w:tabs>
              <w:spacing w:line="220" w:lineRule="exact"/>
              <w:ind w:right="-20"/>
              <w:rPr>
                <w:rFonts w:ascii="CordiaUPC" w:hAnsi="CordiaUPC" w:cs="CordiaUPC"/>
                <w:b/>
                <w:bCs/>
                <w:sz w:val="26"/>
                <w:szCs w:val="26"/>
              </w:rPr>
            </w:pPr>
            <w:r>
              <w:rPr>
                <w:rFonts w:ascii="CordiaUPC" w:hAnsi="CordiaUPC" w:cs="CordiaUPC"/>
                <w:b/>
                <w:bCs/>
                <w:sz w:val="26"/>
                <w:szCs w:val="26"/>
              </w:rPr>
              <w:t>(3,584)</w:t>
            </w:r>
          </w:p>
        </w:tc>
        <w:tc>
          <w:tcPr>
            <w:tcW w:w="1080" w:type="dxa"/>
            <w:vAlign w:val="bottom"/>
          </w:tcPr>
          <w:p w14:paraId="228A9740" w14:textId="3F1716CF" w:rsidR="00BC60B9" w:rsidRPr="00830AB9" w:rsidRDefault="00BC60B9" w:rsidP="00BC60B9">
            <w:pPr>
              <w:pBdr>
                <w:bottom w:val="double" w:sz="4" w:space="1" w:color="auto"/>
              </w:pBdr>
              <w:tabs>
                <w:tab w:val="decimal" w:pos="692"/>
              </w:tabs>
              <w:spacing w:line="220" w:lineRule="exact"/>
              <w:ind w:right="-25"/>
              <w:rPr>
                <w:rFonts w:ascii="CordiaUPC" w:hAnsi="CordiaUPC" w:cs="CordiaUPC"/>
                <w:b/>
                <w:bCs/>
                <w:sz w:val="26"/>
                <w:szCs w:val="26"/>
              </w:rPr>
            </w:pPr>
            <w:r>
              <w:rPr>
                <w:rFonts w:ascii="CordiaUPC" w:hAnsi="CordiaUPC" w:cs="CordiaUPC"/>
                <w:b/>
                <w:bCs/>
                <w:sz w:val="26"/>
                <w:szCs w:val="26"/>
              </w:rPr>
              <w:t>(13)</w:t>
            </w:r>
          </w:p>
        </w:tc>
        <w:tc>
          <w:tcPr>
            <w:tcW w:w="990" w:type="dxa"/>
            <w:vAlign w:val="bottom"/>
          </w:tcPr>
          <w:p w14:paraId="39D94113" w14:textId="73D2CDD3" w:rsidR="00BC60B9" w:rsidRPr="00830AB9" w:rsidRDefault="00BC60B9" w:rsidP="00BC60B9">
            <w:pPr>
              <w:pBdr>
                <w:bottom w:val="double" w:sz="4" w:space="1" w:color="auto"/>
              </w:pBdr>
              <w:tabs>
                <w:tab w:val="decimal" w:pos="761"/>
              </w:tabs>
              <w:spacing w:line="220" w:lineRule="exact"/>
              <w:ind w:right="-173"/>
              <w:rPr>
                <w:rFonts w:ascii="CordiaUPC" w:hAnsi="CordiaUPC" w:cs="CordiaUPC"/>
                <w:b/>
                <w:bCs/>
                <w:sz w:val="26"/>
                <w:szCs w:val="26"/>
              </w:rPr>
            </w:pPr>
            <w:r>
              <w:rPr>
                <w:rFonts w:ascii="CordiaUPC" w:hAnsi="CordiaUPC" w:cs="CordiaUPC"/>
                <w:b/>
                <w:bCs/>
                <w:sz w:val="26"/>
                <w:szCs w:val="26"/>
              </w:rPr>
              <w:t>7,478</w:t>
            </w:r>
          </w:p>
        </w:tc>
        <w:tc>
          <w:tcPr>
            <w:tcW w:w="990" w:type="dxa"/>
            <w:vAlign w:val="bottom"/>
          </w:tcPr>
          <w:p w14:paraId="5EA25309" w14:textId="792F148E" w:rsidR="00BC60B9" w:rsidRPr="00830AB9" w:rsidRDefault="00BC60B9" w:rsidP="00BC60B9">
            <w:pPr>
              <w:pBdr>
                <w:bottom w:val="double" w:sz="4" w:space="1" w:color="auto"/>
              </w:pBdr>
              <w:tabs>
                <w:tab w:val="decimal" w:pos="775"/>
              </w:tabs>
              <w:spacing w:line="220" w:lineRule="exact"/>
              <w:ind w:right="-173"/>
              <w:rPr>
                <w:rFonts w:ascii="CordiaUPC" w:hAnsi="CordiaUPC" w:cs="CordiaUPC"/>
                <w:b/>
                <w:bCs/>
                <w:sz w:val="26"/>
                <w:szCs w:val="26"/>
                <w:lang w:val="en-US" w:bidi="th-TH"/>
              </w:rPr>
            </w:pPr>
            <w:r w:rsidRPr="00830AB9">
              <w:rPr>
                <w:rFonts w:ascii="CordiaUPC" w:hAnsi="CordiaUPC" w:cs="CordiaUPC" w:hint="cs"/>
                <w:b/>
                <w:bCs/>
                <w:sz w:val="26"/>
                <w:szCs w:val="26"/>
              </w:rPr>
              <w:t>(6,223)</w:t>
            </w:r>
          </w:p>
        </w:tc>
        <w:tc>
          <w:tcPr>
            <w:tcW w:w="1080" w:type="dxa"/>
            <w:vAlign w:val="bottom"/>
          </w:tcPr>
          <w:p w14:paraId="14587802" w14:textId="1E348400" w:rsidR="00BC60B9" w:rsidRPr="00830AB9" w:rsidRDefault="00BC60B9" w:rsidP="00BC60B9">
            <w:pPr>
              <w:pBdr>
                <w:bottom w:val="double" w:sz="4" w:space="1" w:color="auto"/>
              </w:pBdr>
              <w:tabs>
                <w:tab w:val="decimal" w:pos="849"/>
              </w:tabs>
              <w:spacing w:line="220" w:lineRule="exact"/>
              <w:ind w:right="-173"/>
              <w:rPr>
                <w:rFonts w:ascii="CordiaUPC" w:hAnsi="CordiaUPC" w:cs="CordiaUPC"/>
                <w:b/>
                <w:bCs/>
                <w:sz w:val="26"/>
                <w:szCs w:val="26"/>
              </w:rPr>
            </w:pPr>
            <w:r>
              <w:rPr>
                <w:rFonts w:ascii="CordiaUPC" w:hAnsi="CordiaUPC" w:cs="CordiaUPC"/>
                <w:b/>
                <w:bCs/>
                <w:sz w:val="26"/>
                <w:szCs w:val="26"/>
              </w:rPr>
              <w:t>(468)</w:t>
            </w:r>
          </w:p>
        </w:tc>
        <w:tc>
          <w:tcPr>
            <w:tcW w:w="1260" w:type="dxa"/>
            <w:vAlign w:val="bottom"/>
          </w:tcPr>
          <w:p w14:paraId="305D033C" w14:textId="5FB8A394" w:rsidR="00BC60B9" w:rsidRPr="00830AB9" w:rsidRDefault="00BC60B9" w:rsidP="00AC239B">
            <w:pPr>
              <w:pBdr>
                <w:bottom w:val="double" w:sz="4" w:space="1" w:color="auto"/>
              </w:pBdr>
              <w:tabs>
                <w:tab w:val="decimal" w:pos="849"/>
              </w:tabs>
              <w:spacing w:line="220" w:lineRule="exact"/>
              <w:ind w:right="-19"/>
              <w:rPr>
                <w:rFonts w:ascii="CordiaUPC" w:hAnsi="CordiaUPC" w:cs="CordiaUPC"/>
                <w:b/>
                <w:bCs/>
                <w:sz w:val="26"/>
                <w:szCs w:val="26"/>
              </w:rPr>
            </w:pPr>
            <w:r>
              <w:rPr>
                <w:rFonts w:ascii="CordiaUPC" w:hAnsi="CordiaUPC" w:cs="CordiaUPC"/>
                <w:b/>
                <w:bCs/>
                <w:sz w:val="26"/>
                <w:szCs w:val="26"/>
              </w:rPr>
              <w:t>3,584</w:t>
            </w:r>
          </w:p>
        </w:tc>
        <w:tc>
          <w:tcPr>
            <w:tcW w:w="1170" w:type="dxa"/>
          </w:tcPr>
          <w:p w14:paraId="4D74AEDE" w14:textId="49684BB8" w:rsidR="00BC60B9" w:rsidRPr="00830AB9" w:rsidRDefault="00BC60B9" w:rsidP="00BC60B9">
            <w:pPr>
              <w:pBdr>
                <w:bottom w:val="double" w:sz="4" w:space="1" w:color="auto"/>
              </w:pBdr>
              <w:tabs>
                <w:tab w:val="decimal" w:pos="883"/>
              </w:tabs>
              <w:spacing w:line="220" w:lineRule="exact"/>
              <w:ind w:left="121" w:right="-17"/>
              <w:rPr>
                <w:rFonts w:ascii="CordiaUPC" w:hAnsi="CordiaUPC" w:cs="CordiaUPC"/>
                <w:b/>
                <w:bCs/>
                <w:sz w:val="26"/>
                <w:szCs w:val="26"/>
              </w:rPr>
            </w:pPr>
            <w:r>
              <w:rPr>
                <w:rFonts w:ascii="CordiaUPC" w:hAnsi="CordiaUPC" w:cs="CordiaUPC"/>
                <w:b/>
                <w:bCs/>
                <w:sz w:val="26"/>
                <w:szCs w:val="26"/>
              </w:rPr>
              <w:t>(3,107)</w:t>
            </w:r>
          </w:p>
        </w:tc>
        <w:tc>
          <w:tcPr>
            <w:tcW w:w="1170" w:type="dxa"/>
            <w:vAlign w:val="bottom"/>
          </w:tcPr>
          <w:p w14:paraId="7B51DF0C" w14:textId="412D9B59" w:rsidR="00BC60B9" w:rsidRPr="00830AB9" w:rsidRDefault="00BC60B9" w:rsidP="00BC60B9">
            <w:pPr>
              <w:pBdr>
                <w:bottom w:val="double" w:sz="4" w:space="1" w:color="auto"/>
              </w:pBdr>
              <w:tabs>
                <w:tab w:val="decimal" w:pos="883"/>
              </w:tabs>
              <w:spacing w:line="220" w:lineRule="exact"/>
              <w:ind w:left="121" w:right="-17"/>
              <w:rPr>
                <w:rFonts w:ascii="CordiaUPC" w:hAnsi="CordiaUPC" w:cs="CordiaUPC"/>
                <w:b/>
                <w:bCs/>
                <w:sz w:val="26"/>
                <w:szCs w:val="26"/>
              </w:rPr>
            </w:pPr>
            <w:r>
              <w:rPr>
                <w:rFonts w:ascii="CordiaUPC" w:hAnsi="CordiaUPC" w:cs="CordiaUPC"/>
                <w:b/>
                <w:bCs/>
                <w:sz w:val="26"/>
                <w:szCs w:val="26"/>
              </w:rPr>
              <w:t>4,371</w:t>
            </w:r>
          </w:p>
        </w:tc>
      </w:tr>
    </w:tbl>
    <w:p w14:paraId="47BE38BF" w14:textId="429EA005" w:rsidR="00662A93" w:rsidRDefault="00662A93" w:rsidP="00662A93">
      <w:pPr>
        <w:spacing w:line="240" w:lineRule="auto"/>
        <w:rPr>
          <w:rFonts w:ascii="CordiaUPC" w:hAnsi="CordiaUPC" w:cs="CordiaUPC"/>
          <w:sz w:val="26"/>
          <w:szCs w:val="26"/>
        </w:rPr>
      </w:pPr>
    </w:p>
    <w:tbl>
      <w:tblPr>
        <w:tblW w:w="13464" w:type="dxa"/>
        <w:tblInd w:w="450" w:type="dxa"/>
        <w:tblLayout w:type="fixed"/>
        <w:tblLook w:val="01E0" w:firstRow="1" w:lastRow="1" w:firstColumn="1" w:lastColumn="1" w:noHBand="0" w:noVBand="0"/>
      </w:tblPr>
      <w:tblGrid>
        <w:gridCol w:w="1638"/>
        <w:gridCol w:w="1062"/>
        <w:gridCol w:w="945"/>
        <w:gridCol w:w="1035"/>
        <w:gridCol w:w="1080"/>
        <w:gridCol w:w="1080"/>
        <w:gridCol w:w="1017"/>
        <w:gridCol w:w="1053"/>
        <w:gridCol w:w="990"/>
        <w:gridCol w:w="1170"/>
        <w:gridCol w:w="1260"/>
        <w:gridCol w:w="1134"/>
      </w:tblGrid>
      <w:tr w:rsidR="00431349" w:rsidRPr="00830AB9" w14:paraId="731B98C4" w14:textId="77777777" w:rsidTr="003F3F64">
        <w:tc>
          <w:tcPr>
            <w:tcW w:w="1638" w:type="dxa"/>
          </w:tcPr>
          <w:p w14:paraId="3CC3475C" w14:textId="77777777" w:rsidR="00431349" w:rsidRPr="00830AB9" w:rsidRDefault="00431349" w:rsidP="00431349">
            <w:pPr>
              <w:spacing w:line="220" w:lineRule="exact"/>
              <w:rPr>
                <w:rFonts w:ascii="CordiaUPC" w:hAnsi="CordiaUPC" w:cs="CordiaUPC"/>
                <w:sz w:val="26"/>
                <w:szCs w:val="26"/>
              </w:rPr>
            </w:pPr>
          </w:p>
        </w:tc>
        <w:tc>
          <w:tcPr>
            <w:tcW w:w="1062" w:type="dxa"/>
          </w:tcPr>
          <w:p w14:paraId="2A957A67" w14:textId="77777777" w:rsidR="00431349" w:rsidRPr="00830AB9" w:rsidRDefault="00431349" w:rsidP="00431349">
            <w:pPr>
              <w:spacing w:line="220" w:lineRule="exact"/>
              <w:ind w:left="-126" w:right="-90"/>
              <w:jc w:val="center"/>
              <w:rPr>
                <w:rFonts w:ascii="CordiaUPC" w:hAnsi="CordiaUPC" w:cs="CordiaUPC"/>
                <w:b/>
                <w:bCs/>
                <w:sz w:val="26"/>
                <w:szCs w:val="26"/>
              </w:rPr>
            </w:pPr>
          </w:p>
        </w:tc>
        <w:tc>
          <w:tcPr>
            <w:tcW w:w="10764" w:type="dxa"/>
            <w:gridSpan w:val="10"/>
            <w:vAlign w:val="bottom"/>
          </w:tcPr>
          <w:p w14:paraId="43857D10" w14:textId="77777777" w:rsidR="00431349" w:rsidRPr="00830AB9" w:rsidRDefault="00431349" w:rsidP="00431349">
            <w:pPr>
              <w:spacing w:line="220" w:lineRule="exact"/>
              <w:ind w:left="-126" w:right="1332"/>
              <w:jc w:val="center"/>
              <w:rPr>
                <w:rFonts w:ascii="CordiaUPC" w:hAnsi="CordiaUPC" w:cs="CordiaUPC"/>
                <w:sz w:val="26"/>
                <w:szCs w:val="26"/>
              </w:rPr>
            </w:pPr>
            <w:r w:rsidRPr="00830AB9">
              <w:rPr>
                <w:rFonts w:ascii="CordiaUPC" w:hAnsi="CordiaUPC" w:cs="CordiaUPC" w:hint="cs"/>
                <w:b/>
                <w:bCs/>
                <w:sz w:val="26"/>
                <w:szCs w:val="26"/>
              </w:rPr>
              <w:t>Bank only</w:t>
            </w:r>
          </w:p>
        </w:tc>
      </w:tr>
      <w:tr w:rsidR="00431349" w:rsidRPr="00830AB9" w14:paraId="2A7EA998" w14:textId="77777777" w:rsidTr="003F3F64">
        <w:tc>
          <w:tcPr>
            <w:tcW w:w="1638" w:type="dxa"/>
          </w:tcPr>
          <w:p w14:paraId="04C07BC3" w14:textId="77777777" w:rsidR="00431349" w:rsidRPr="00830AB9" w:rsidRDefault="00431349" w:rsidP="00431349">
            <w:pPr>
              <w:spacing w:line="220" w:lineRule="exact"/>
              <w:rPr>
                <w:rFonts w:ascii="CordiaUPC" w:hAnsi="CordiaUPC" w:cs="CordiaUPC"/>
                <w:sz w:val="26"/>
                <w:szCs w:val="26"/>
              </w:rPr>
            </w:pPr>
          </w:p>
        </w:tc>
        <w:tc>
          <w:tcPr>
            <w:tcW w:w="1062" w:type="dxa"/>
          </w:tcPr>
          <w:p w14:paraId="67589252" w14:textId="77777777" w:rsidR="00431349" w:rsidRPr="00830AB9" w:rsidRDefault="00431349" w:rsidP="00431349">
            <w:pPr>
              <w:spacing w:line="220" w:lineRule="exact"/>
              <w:ind w:left="-126" w:right="-90"/>
              <w:jc w:val="center"/>
              <w:rPr>
                <w:rFonts w:ascii="CordiaUPC" w:hAnsi="CordiaUPC" w:cs="CordiaUPC"/>
                <w:sz w:val="26"/>
                <w:szCs w:val="26"/>
                <w:lang w:val="en-US"/>
              </w:rPr>
            </w:pPr>
          </w:p>
        </w:tc>
        <w:tc>
          <w:tcPr>
            <w:tcW w:w="10764" w:type="dxa"/>
            <w:gridSpan w:val="10"/>
            <w:vAlign w:val="bottom"/>
          </w:tcPr>
          <w:p w14:paraId="4BF2539E" w14:textId="6C4E390B" w:rsidR="00431349" w:rsidRPr="00830AB9" w:rsidRDefault="003B4D90" w:rsidP="00431349">
            <w:pPr>
              <w:spacing w:line="220" w:lineRule="exact"/>
              <w:ind w:left="-126" w:right="1332"/>
              <w:jc w:val="center"/>
              <w:rPr>
                <w:rFonts w:ascii="CordiaUPC" w:hAnsi="CordiaUPC" w:cs="CordiaUPC"/>
                <w:sz w:val="26"/>
                <w:szCs w:val="26"/>
              </w:rPr>
            </w:pPr>
            <w:r>
              <w:rPr>
                <w:rFonts w:ascii="CordiaUPC" w:hAnsi="CordiaUPC" w:cs="CordiaUPC"/>
                <w:sz w:val="26"/>
                <w:szCs w:val="26"/>
                <w:lang w:val="en-US"/>
              </w:rPr>
              <w:t xml:space="preserve">31 December </w:t>
            </w:r>
            <w:r w:rsidR="00431349" w:rsidRPr="00830AB9">
              <w:rPr>
                <w:rFonts w:ascii="CordiaUPC" w:hAnsi="CordiaUPC" w:cs="CordiaUPC" w:hint="cs"/>
                <w:sz w:val="26"/>
                <w:szCs w:val="26"/>
                <w:lang w:val="en-US"/>
              </w:rPr>
              <w:t>2020</w:t>
            </w:r>
          </w:p>
        </w:tc>
      </w:tr>
      <w:tr w:rsidR="00431349" w:rsidRPr="00830AB9" w14:paraId="126E12A1" w14:textId="77777777" w:rsidTr="003F3F64">
        <w:tc>
          <w:tcPr>
            <w:tcW w:w="1638" w:type="dxa"/>
          </w:tcPr>
          <w:p w14:paraId="583CF3D9" w14:textId="77777777" w:rsidR="00431349" w:rsidRPr="00830AB9" w:rsidRDefault="00431349" w:rsidP="00431349">
            <w:pPr>
              <w:spacing w:line="220" w:lineRule="exact"/>
              <w:rPr>
                <w:rFonts w:ascii="CordiaUPC" w:hAnsi="CordiaUPC" w:cs="CordiaUPC"/>
                <w:sz w:val="26"/>
                <w:szCs w:val="26"/>
              </w:rPr>
            </w:pPr>
          </w:p>
        </w:tc>
        <w:tc>
          <w:tcPr>
            <w:tcW w:w="1062" w:type="dxa"/>
            <w:vAlign w:val="bottom"/>
          </w:tcPr>
          <w:p w14:paraId="3563BE8C"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p>
        </w:tc>
        <w:tc>
          <w:tcPr>
            <w:tcW w:w="6210" w:type="dxa"/>
            <w:gridSpan w:val="6"/>
          </w:tcPr>
          <w:p w14:paraId="4E91DE38" w14:textId="77777777" w:rsidR="00431349" w:rsidRPr="00830AB9" w:rsidRDefault="00431349" w:rsidP="00431349">
            <w:pPr>
              <w:spacing w:line="220" w:lineRule="exact"/>
              <w:ind w:left="-126" w:right="-90"/>
              <w:jc w:val="center"/>
              <w:rPr>
                <w:rFonts w:ascii="CordiaUPC" w:hAnsi="CordiaUPC" w:cs="CordiaUPC"/>
                <w:sz w:val="26"/>
                <w:szCs w:val="26"/>
              </w:rPr>
            </w:pPr>
            <w:r w:rsidRPr="00830AB9">
              <w:rPr>
                <w:rFonts w:ascii="CordiaUPC" w:hAnsi="CordiaUPC" w:cs="CordiaUPC" w:hint="cs"/>
                <w:b/>
                <w:bCs/>
                <w:sz w:val="26"/>
                <w:szCs w:val="26"/>
              </w:rPr>
              <w:t>Cost</w:t>
            </w:r>
          </w:p>
        </w:tc>
        <w:tc>
          <w:tcPr>
            <w:tcW w:w="3420" w:type="dxa"/>
            <w:gridSpan w:val="3"/>
            <w:vAlign w:val="bottom"/>
          </w:tcPr>
          <w:p w14:paraId="4D06F09F"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hAnsi="CordiaUPC" w:cs="CordiaUPC" w:hint="cs"/>
                <w:b/>
                <w:bCs/>
                <w:sz w:val="26"/>
                <w:szCs w:val="26"/>
                <w:lang w:val="en-US"/>
              </w:rPr>
              <w:t xml:space="preserve">Accumulated </w:t>
            </w:r>
            <w:proofErr w:type="spellStart"/>
            <w:r w:rsidRPr="00830AB9">
              <w:rPr>
                <w:rFonts w:ascii="CordiaUPC" w:hAnsi="CordiaUPC" w:cs="CordiaUPC" w:hint="cs"/>
                <w:b/>
                <w:bCs/>
                <w:sz w:val="26"/>
                <w:szCs w:val="26"/>
                <w:lang w:val="en-US"/>
              </w:rPr>
              <w:t>amortisation</w:t>
            </w:r>
            <w:proofErr w:type="spellEnd"/>
          </w:p>
        </w:tc>
        <w:tc>
          <w:tcPr>
            <w:tcW w:w="1134" w:type="dxa"/>
            <w:vAlign w:val="bottom"/>
          </w:tcPr>
          <w:p w14:paraId="1E49DB48" w14:textId="77777777" w:rsidR="00431349" w:rsidRPr="00830AB9" w:rsidRDefault="00431349" w:rsidP="00431349">
            <w:pPr>
              <w:spacing w:line="220" w:lineRule="exact"/>
              <w:ind w:left="-126" w:right="-90"/>
              <w:jc w:val="center"/>
              <w:rPr>
                <w:rFonts w:ascii="CordiaUPC" w:hAnsi="CordiaUPC" w:cs="CordiaUPC"/>
                <w:sz w:val="26"/>
                <w:szCs w:val="26"/>
              </w:rPr>
            </w:pPr>
          </w:p>
        </w:tc>
      </w:tr>
      <w:tr w:rsidR="00431349" w:rsidRPr="00830AB9" w14:paraId="750A8394" w14:textId="77777777" w:rsidTr="003F3F64">
        <w:tc>
          <w:tcPr>
            <w:tcW w:w="1638" w:type="dxa"/>
          </w:tcPr>
          <w:p w14:paraId="23CD6A2E" w14:textId="77777777" w:rsidR="00431349" w:rsidRPr="00830AB9" w:rsidRDefault="00431349" w:rsidP="00431349">
            <w:pPr>
              <w:spacing w:line="220" w:lineRule="exact"/>
              <w:rPr>
                <w:rFonts w:ascii="CordiaUPC" w:hAnsi="CordiaUPC" w:cs="CordiaUPC"/>
                <w:sz w:val="26"/>
                <w:szCs w:val="26"/>
              </w:rPr>
            </w:pPr>
          </w:p>
        </w:tc>
        <w:tc>
          <w:tcPr>
            <w:tcW w:w="1062" w:type="dxa"/>
            <w:vAlign w:val="bottom"/>
          </w:tcPr>
          <w:p w14:paraId="1A6F2953"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Net book value as at   </w:t>
            </w:r>
          </w:p>
          <w:p w14:paraId="35911AFD"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1 January 2020</w:t>
            </w:r>
          </w:p>
        </w:tc>
        <w:tc>
          <w:tcPr>
            <w:tcW w:w="945" w:type="dxa"/>
            <w:vAlign w:val="bottom"/>
          </w:tcPr>
          <w:p w14:paraId="1AC51A7A"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tl/>
                <w:cs/>
              </w:rPr>
            </w:pPr>
            <w:r w:rsidRPr="00830AB9">
              <w:rPr>
                <w:rFonts w:ascii="CordiaUPC" w:eastAsia="Angsana New" w:hAnsi="CordiaUPC" w:cs="CordiaUPC" w:hint="cs"/>
                <w:kern w:val="28"/>
                <w:sz w:val="26"/>
                <w:szCs w:val="26"/>
              </w:rPr>
              <w:t>Beginning balance</w:t>
            </w:r>
          </w:p>
        </w:tc>
        <w:tc>
          <w:tcPr>
            <w:tcW w:w="1035" w:type="dxa"/>
            <w:vAlign w:val="bottom"/>
          </w:tcPr>
          <w:p w14:paraId="16958780" w14:textId="77777777" w:rsidR="00431349" w:rsidRPr="00830AB9" w:rsidRDefault="00431349" w:rsidP="00431349">
            <w:pPr>
              <w:spacing w:line="220" w:lineRule="exact"/>
              <w:ind w:left="-126" w:right="-90"/>
              <w:jc w:val="center"/>
              <w:rPr>
                <w:rFonts w:ascii="CordiaUPC" w:hAnsi="CordiaUPC" w:cs="CordiaUPC"/>
                <w:sz w:val="26"/>
                <w:szCs w:val="26"/>
                <w:lang w:bidi="th-TH"/>
              </w:rPr>
            </w:pPr>
            <w:r w:rsidRPr="00830AB9">
              <w:rPr>
                <w:rFonts w:ascii="CordiaUPC" w:hAnsi="CordiaUPC" w:cs="CordiaUPC" w:hint="cs"/>
                <w:sz w:val="26"/>
                <w:szCs w:val="26"/>
                <w:lang w:bidi="th-TH"/>
              </w:rPr>
              <w:t>Impact of changes in accounting policies</w:t>
            </w:r>
          </w:p>
        </w:tc>
        <w:tc>
          <w:tcPr>
            <w:tcW w:w="1080" w:type="dxa"/>
            <w:vAlign w:val="bottom"/>
          </w:tcPr>
          <w:p w14:paraId="017BF06D" w14:textId="77777777" w:rsidR="00431349" w:rsidRPr="00830AB9" w:rsidRDefault="00431349" w:rsidP="0043134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Additions</w:t>
            </w:r>
            <w:r w:rsidRPr="00830AB9">
              <w:rPr>
                <w:rFonts w:ascii="CordiaUPC" w:hAnsi="CordiaUPC" w:cs="CordiaUPC" w:hint="cs"/>
                <w:sz w:val="26"/>
                <w:szCs w:val="26"/>
                <w:cs/>
                <w:lang w:val="en-US" w:bidi="th-TH"/>
              </w:rPr>
              <w:t xml:space="preserve"> </w:t>
            </w:r>
          </w:p>
        </w:tc>
        <w:tc>
          <w:tcPr>
            <w:tcW w:w="1080" w:type="dxa"/>
          </w:tcPr>
          <w:p w14:paraId="0AC33E8C" w14:textId="77777777" w:rsidR="00431349" w:rsidRPr="00830AB9" w:rsidRDefault="00431349" w:rsidP="00431349">
            <w:pPr>
              <w:spacing w:line="220" w:lineRule="exact"/>
              <w:ind w:left="-126" w:right="-135"/>
              <w:jc w:val="center"/>
              <w:rPr>
                <w:rFonts w:ascii="CordiaUPC" w:hAnsi="CordiaUPC" w:cs="CordiaUPC"/>
                <w:sz w:val="26"/>
                <w:szCs w:val="26"/>
                <w:lang w:val="en-US"/>
              </w:rPr>
            </w:pPr>
          </w:p>
          <w:p w14:paraId="7F433622" w14:textId="77777777" w:rsidR="00431349" w:rsidRPr="00830AB9" w:rsidRDefault="00431349" w:rsidP="00431349">
            <w:pPr>
              <w:spacing w:line="220" w:lineRule="exact"/>
              <w:ind w:left="-126" w:right="-135"/>
              <w:jc w:val="center"/>
              <w:rPr>
                <w:rFonts w:ascii="CordiaUPC" w:hAnsi="CordiaUPC" w:cs="CordiaUPC"/>
                <w:sz w:val="26"/>
                <w:szCs w:val="26"/>
                <w:lang w:val="en-US"/>
              </w:rPr>
            </w:pPr>
          </w:p>
          <w:p w14:paraId="5080A150" w14:textId="77777777" w:rsidR="00431349" w:rsidRPr="00830AB9" w:rsidRDefault="00431349" w:rsidP="00431349">
            <w:pPr>
              <w:spacing w:line="220" w:lineRule="exact"/>
              <w:ind w:left="-126" w:right="-135"/>
              <w:jc w:val="center"/>
              <w:rPr>
                <w:rFonts w:ascii="CordiaUPC" w:hAnsi="CordiaUPC" w:cs="CordiaUPC"/>
                <w:sz w:val="26"/>
                <w:szCs w:val="26"/>
                <w:lang w:val="en-US"/>
              </w:rPr>
            </w:pPr>
          </w:p>
          <w:p w14:paraId="71B94BF5" w14:textId="77777777" w:rsidR="00431349" w:rsidRPr="00830AB9" w:rsidRDefault="00431349" w:rsidP="0043134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Written-off</w:t>
            </w:r>
          </w:p>
        </w:tc>
        <w:tc>
          <w:tcPr>
            <w:tcW w:w="1017" w:type="dxa"/>
            <w:vAlign w:val="bottom"/>
          </w:tcPr>
          <w:p w14:paraId="6CA3E44C" w14:textId="77777777" w:rsidR="00431349" w:rsidRPr="00830AB9" w:rsidRDefault="00431349" w:rsidP="00431349">
            <w:pPr>
              <w:spacing w:line="220" w:lineRule="exact"/>
              <w:ind w:left="-126" w:right="-135"/>
              <w:jc w:val="center"/>
              <w:rPr>
                <w:rFonts w:ascii="CordiaUPC" w:hAnsi="CordiaUPC" w:cs="CordiaUPC"/>
                <w:sz w:val="26"/>
                <w:szCs w:val="26"/>
                <w:lang w:val="en-US"/>
              </w:rPr>
            </w:pPr>
            <w:r w:rsidRPr="00830AB9">
              <w:rPr>
                <w:rFonts w:ascii="CordiaUPC" w:hAnsi="CordiaUPC" w:cs="CordiaUPC" w:hint="cs"/>
                <w:sz w:val="26"/>
                <w:szCs w:val="26"/>
                <w:lang w:val="en-US"/>
              </w:rPr>
              <w:t xml:space="preserve">Transfers in/ </w:t>
            </w:r>
          </w:p>
          <w:p w14:paraId="667A1FD5" w14:textId="77777777" w:rsidR="00431349" w:rsidRPr="00830AB9" w:rsidRDefault="00431349" w:rsidP="00431349">
            <w:pPr>
              <w:spacing w:line="220" w:lineRule="exact"/>
              <w:ind w:left="-126" w:right="-135"/>
              <w:jc w:val="center"/>
              <w:rPr>
                <w:rFonts w:ascii="CordiaUPC" w:hAnsi="CordiaUPC" w:cs="CordiaUPC"/>
                <w:sz w:val="26"/>
                <w:szCs w:val="26"/>
                <w:rtl/>
                <w:cs/>
                <w:lang w:val="th-TH"/>
              </w:rPr>
            </w:pPr>
            <w:r w:rsidRPr="00830AB9">
              <w:rPr>
                <w:rFonts w:ascii="CordiaUPC" w:hAnsi="CordiaUPC" w:cs="CordiaUPC" w:hint="cs"/>
                <w:sz w:val="26"/>
                <w:szCs w:val="26"/>
                <w:lang w:val="en-US"/>
              </w:rPr>
              <w:t>(out)</w:t>
            </w:r>
          </w:p>
        </w:tc>
        <w:tc>
          <w:tcPr>
            <w:tcW w:w="1053" w:type="dxa"/>
            <w:vAlign w:val="bottom"/>
          </w:tcPr>
          <w:p w14:paraId="762421B1" w14:textId="77777777" w:rsidR="00431349" w:rsidRPr="00830AB9" w:rsidRDefault="00431349" w:rsidP="00431349">
            <w:pPr>
              <w:spacing w:line="220" w:lineRule="exact"/>
              <w:ind w:left="-126" w:right="-90"/>
              <w:jc w:val="center"/>
              <w:rPr>
                <w:rFonts w:ascii="CordiaUPC" w:hAnsi="CordiaUPC" w:cs="CordiaUPC"/>
                <w:sz w:val="26"/>
                <w:szCs w:val="26"/>
                <w:rtl/>
                <w:cs/>
              </w:rPr>
            </w:pPr>
            <w:r w:rsidRPr="00830AB9">
              <w:rPr>
                <w:rFonts w:ascii="CordiaUPC" w:hAnsi="CordiaUPC" w:cs="CordiaUPC" w:hint="cs"/>
                <w:sz w:val="26"/>
                <w:szCs w:val="26"/>
              </w:rPr>
              <w:t>Ending balance</w:t>
            </w:r>
          </w:p>
        </w:tc>
        <w:tc>
          <w:tcPr>
            <w:tcW w:w="990" w:type="dxa"/>
            <w:vAlign w:val="bottom"/>
          </w:tcPr>
          <w:p w14:paraId="632D720B"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Beginning balance</w:t>
            </w:r>
          </w:p>
        </w:tc>
        <w:tc>
          <w:tcPr>
            <w:tcW w:w="1170" w:type="dxa"/>
            <w:vAlign w:val="bottom"/>
          </w:tcPr>
          <w:p w14:paraId="617CFBD1"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lang w:val="en-US"/>
              </w:rPr>
            </w:pPr>
            <w:proofErr w:type="spellStart"/>
            <w:r w:rsidRPr="00830AB9">
              <w:rPr>
                <w:rFonts w:ascii="CordiaUPC" w:eastAsia="Angsana New" w:hAnsi="CordiaUPC" w:cs="CordiaUPC" w:hint="cs"/>
                <w:kern w:val="28"/>
                <w:sz w:val="26"/>
                <w:szCs w:val="26"/>
                <w:lang w:val="en-US"/>
              </w:rPr>
              <w:t>Amortisation</w:t>
            </w:r>
            <w:proofErr w:type="spellEnd"/>
            <w:r w:rsidRPr="00830AB9">
              <w:rPr>
                <w:rFonts w:ascii="CordiaUPC" w:eastAsia="Angsana New" w:hAnsi="CordiaUPC" w:cs="CordiaUPC" w:hint="cs"/>
                <w:kern w:val="28"/>
                <w:sz w:val="26"/>
                <w:szCs w:val="26"/>
                <w:lang w:val="en-US"/>
              </w:rPr>
              <w:t xml:space="preserve"> during</w:t>
            </w:r>
          </w:p>
          <w:p w14:paraId="12D56961" w14:textId="77777777" w:rsidR="00431349" w:rsidRPr="00830AB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lang w:val="en-US"/>
              </w:rPr>
              <w:t>the year</w:t>
            </w:r>
          </w:p>
        </w:tc>
        <w:tc>
          <w:tcPr>
            <w:tcW w:w="1260" w:type="dxa"/>
            <w:vAlign w:val="bottom"/>
          </w:tcPr>
          <w:p w14:paraId="203869A9" w14:textId="77777777" w:rsidR="00431349" w:rsidRDefault="00431349" w:rsidP="00431349">
            <w:pPr>
              <w:spacing w:line="220" w:lineRule="exact"/>
              <w:ind w:left="-126" w:right="-90"/>
              <w:jc w:val="center"/>
              <w:rPr>
                <w:rFonts w:ascii="CordiaUPC" w:eastAsia="Angsana New" w:hAnsi="CordiaUPC" w:cs="CordiaUPC"/>
                <w:kern w:val="28"/>
                <w:sz w:val="26"/>
                <w:szCs w:val="26"/>
              </w:rPr>
            </w:pPr>
            <w:r w:rsidRPr="00830AB9">
              <w:rPr>
                <w:rFonts w:ascii="CordiaUPC" w:eastAsia="Angsana New" w:hAnsi="CordiaUPC" w:cs="CordiaUPC" w:hint="cs"/>
                <w:kern w:val="28"/>
                <w:sz w:val="26"/>
                <w:szCs w:val="26"/>
              </w:rPr>
              <w:t xml:space="preserve">Ending </w:t>
            </w:r>
          </w:p>
          <w:p w14:paraId="2F3A2D72" w14:textId="77777777" w:rsidR="00431349" w:rsidRPr="00830AB9" w:rsidRDefault="00431349" w:rsidP="00431349">
            <w:pPr>
              <w:spacing w:line="220" w:lineRule="exact"/>
              <w:ind w:left="-126" w:right="-90"/>
              <w:jc w:val="center"/>
              <w:rPr>
                <w:rFonts w:ascii="CordiaUPC" w:hAnsi="CordiaUPC" w:cs="CordiaUPC"/>
                <w:sz w:val="26"/>
                <w:szCs w:val="26"/>
              </w:rPr>
            </w:pPr>
            <w:r w:rsidRPr="00830AB9">
              <w:rPr>
                <w:rFonts w:ascii="CordiaUPC" w:eastAsia="Angsana New" w:hAnsi="CordiaUPC" w:cs="CordiaUPC" w:hint="cs"/>
                <w:kern w:val="28"/>
                <w:sz w:val="26"/>
                <w:szCs w:val="26"/>
              </w:rPr>
              <w:t>balance</w:t>
            </w:r>
          </w:p>
        </w:tc>
        <w:tc>
          <w:tcPr>
            <w:tcW w:w="1134" w:type="dxa"/>
            <w:vAlign w:val="bottom"/>
          </w:tcPr>
          <w:p w14:paraId="65EE38F7" w14:textId="77777777" w:rsidR="00431349" w:rsidRPr="00830AB9" w:rsidRDefault="00431349" w:rsidP="00431349">
            <w:pPr>
              <w:spacing w:line="22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Net book </w:t>
            </w:r>
          </w:p>
          <w:p w14:paraId="7F0C51AA" w14:textId="77777777" w:rsidR="00431349" w:rsidRPr="00830AB9" w:rsidRDefault="00431349" w:rsidP="00431349">
            <w:pPr>
              <w:spacing w:line="220" w:lineRule="exact"/>
              <w:ind w:left="-126" w:right="-90"/>
              <w:jc w:val="center"/>
              <w:rPr>
                <w:rFonts w:ascii="CordiaUPC" w:hAnsi="CordiaUPC" w:cs="CordiaUPC"/>
                <w:sz w:val="26"/>
                <w:szCs w:val="26"/>
              </w:rPr>
            </w:pPr>
            <w:r w:rsidRPr="00830AB9">
              <w:rPr>
                <w:rFonts w:ascii="CordiaUPC" w:hAnsi="CordiaUPC" w:cs="CordiaUPC" w:hint="cs"/>
                <w:sz w:val="26"/>
                <w:szCs w:val="26"/>
              </w:rPr>
              <w:t xml:space="preserve">value as at </w:t>
            </w:r>
          </w:p>
          <w:p w14:paraId="16A5E337" w14:textId="77777777" w:rsidR="00431349" w:rsidRPr="00830AB9" w:rsidRDefault="00431349" w:rsidP="00431349">
            <w:pPr>
              <w:spacing w:line="220" w:lineRule="exact"/>
              <w:ind w:left="-126" w:right="-90"/>
              <w:jc w:val="center"/>
              <w:rPr>
                <w:rFonts w:ascii="CordiaUPC" w:hAnsi="CordiaUPC" w:cs="CordiaUPC"/>
                <w:sz w:val="26"/>
                <w:szCs w:val="26"/>
                <w:rtl/>
                <w:cs/>
              </w:rPr>
            </w:pPr>
            <w:r w:rsidRPr="00830AB9">
              <w:rPr>
                <w:rFonts w:ascii="CordiaUPC" w:hAnsi="CordiaUPC" w:cs="CordiaUPC" w:hint="cs"/>
                <w:sz w:val="26"/>
                <w:szCs w:val="26"/>
              </w:rPr>
              <w:t>31 December</w:t>
            </w:r>
            <w:r w:rsidRPr="00830AB9">
              <w:rPr>
                <w:rFonts w:ascii="CordiaUPC" w:hAnsi="CordiaUPC" w:cs="CordiaUPC" w:hint="cs"/>
                <w:sz w:val="26"/>
                <w:szCs w:val="26"/>
              </w:rPr>
              <w:br/>
              <w:t xml:space="preserve"> 2020</w:t>
            </w:r>
          </w:p>
        </w:tc>
      </w:tr>
      <w:tr w:rsidR="00431349" w:rsidRPr="00830AB9" w14:paraId="7F551748" w14:textId="77777777" w:rsidTr="001B5AF4">
        <w:tc>
          <w:tcPr>
            <w:tcW w:w="1638" w:type="dxa"/>
          </w:tcPr>
          <w:p w14:paraId="2F66B35C" w14:textId="77777777" w:rsidR="00431349" w:rsidRPr="00830AB9" w:rsidRDefault="00431349" w:rsidP="00431349">
            <w:pPr>
              <w:autoSpaceDE w:val="0"/>
              <w:autoSpaceDN w:val="0"/>
              <w:adjustRightInd w:val="0"/>
              <w:spacing w:line="220" w:lineRule="exact"/>
              <w:ind w:left="90" w:hanging="90"/>
              <w:rPr>
                <w:rFonts w:ascii="CordiaUPC" w:eastAsia="AngsanaNew" w:hAnsi="CordiaUPC" w:cs="CordiaUPC"/>
                <w:sz w:val="26"/>
                <w:szCs w:val="26"/>
                <w:lang w:val="en-US" w:eastAsia="en-GB"/>
              </w:rPr>
            </w:pPr>
          </w:p>
        </w:tc>
        <w:tc>
          <w:tcPr>
            <w:tcW w:w="11826" w:type="dxa"/>
            <w:gridSpan w:val="11"/>
            <w:vAlign w:val="bottom"/>
          </w:tcPr>
          <w:p w14:paraId="11FBAE29" w14:textId="77777777" w:rsidR="00431349" w:rsidRPr="00830AB9" w:rsidRDefault="00431349" w:rsidP="00431349">
            <w:pPr>
              <w:spacing w:line="220" w:lineRule="exact"/>
              <w:ind w:right="-173"/>
              <w:jc w:val="center"/>
              <w:rPr>
                <w:rFonts w:ascii="CordiaUPC" w:hAnsi="CordiaUPC" w:cs="CordiaUPC"/>
                <w:i/>
                <w:iCs/>
                <w:sz w:val="26"/>
                <w:szCs w:val="26"/>
              </w:rPr>
            </w:pPr>
            <w:r w:rsidRPr="00830AB9">
              <w:rPr>
                <w:rFonts w:ascii="CordiaUPC" w:hAnsi="CordiaUPC" w:cs="CordiaUPC" w:hint="cs"/>
                <w:i/>
                <w:iCs/>
                <w:sz w:val="26"/>
                <w:szCs w:val="26"/>
              </w:rPr>
              <w:t>(in million Baht)</w:t>
            </w:r>
          </w:p>
        </w:tc>
      </w:tr>
      <w:tr w:rsidR="00431349" w:rsidRPr="00830AB9" w14:paraId="5FDFE937" w14:textId="77777777" w:rsidTr="003F3F64">
        <w:tc>
          <w:tcPr>
            <w:tcW w:w="1638" w:type="dxa"/>
          </w:tcPr>
          <w:p w14:paraId="7E6B34CA" w14:textId="77777777" w:rsidR="00431349" w:rsidRPr="00830AB9" w:rsidRDefault="00431349" w:rsidP="00431349">
            <w:pPr>
              <w:autoSpaceDE w:val="0"/>
              <w:autoSpaceDN w:val="0"/>
              <w:adjustRightInd w:val="0"/>
              <w:spacing w:line="220" w:lineRule="exact"/>
              <w:ind w:left="90" w:hanging="90"/>
              <w:rPr>
                <w:rFonts w:ascii="CordiaUPC" w:eastAsia="AngsanaNew" w:hAnsi="CordiaUPC" w:cs="CordiaUPC"/>
                <w:sz w:val="26"/>
                <w:szCs w:val="26"/>
                <w:rtl/>
                <w:cs/>
                <w:lang w:val="en-US" w:eastAsia="en-GB"/>
              </w:rPr>
            </w:pPr>
            <w:r w:rsidRPr="00830AB9">
              <w:rPr>
                <w:rFonts w:ascii="CordiaUPC" w:eastAsia="AngsanaNew" w:hAnsi="CordiaUPC" w:cs="CordiaUPC" w:hint="cs"/>
                <w:sz w:val="26"/>
                <w:szCs w:val="26"/>
                <w:lang w:val="en-US" w:eastAsia="en-GB"/>
              </w:rPr>
              <w:t>Computer software</w:t>
            </w:r>
          </w:p>
        </w:tc>
        <w:tc>
          <w:tcPr>
            <w:tcW w:w="1062" w:type="dxa"/>
            <w:vAlign w:val="bottom"/>
          </w:tcPr>
          <w:p w14:paraId="71D53186" w14:textId="77777777" w:rsidR="00431349" w:rsidRPr="00830AB9" w:rsidRDefault="00431349" w:rsidP="0043134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2,511</w:t>
            </w:r>
          </w:p>
        </w:tc>
        <w:tc>
          <w:tcPr>
            <w:tcW w:w="945" w:type="dxa"/>
            <w:vAlign w:val="bottom"/>
          </w:tcPr>
          <w:p w14:paraId="1AD9E388" w14:textId="77777777" w:rsidR="00431349" w:rsidRPr="00830AB9" w:rsidRDefault="00431349" w:rsidP="00431349">
            <w:pP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7,845</w:t>
            </w:r>
          </w:p>
        </w:tc>
        <w:tc>
          <w:tcPr>
            <w:tcW w:w="1035" w:type="dxa"/>
            <w:vAlign w:val="bottom"/>
          </w:tcPr>
          <w:p w14:paraId="33FAAA01" w14:textId="77777777" w:rsidR="00431349" w:rsidRPr="00830AB9" w:rsidRDefault="00431349" w:rsidP="00431349">
            <w:pPr>
              <w:tabs>
                <w:tab w:val="decimal" w:pos="721"/>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3258BAC9" w14:textId="77777777" w:rsidR="00431349" w:rsidRPr="00830AB9" w:rsidRDefault="00431349" w:rsidP="00431349">
            <w:pPr>
              <w:tabs>
                <w:tab w:val="decimal" w:pos="776"/>
              </w:tabs>
              <w:spacing w:line="220" w:lineRule="exact"/>
              <w:ind w:right="-173"/>
              <w:rPr>
                <w:rFonts w:ascii="CordiaUPC" w:hAnsi="CordiaUPC" w:cs="CordiaUPC"/>
                <w:sz w:val="26"/>
                <w:szCs w:val="26"/>
              </w:rPr>
            </w:pPr>
            <w:r w:rsidRPr="00830AB9">
              <w:rPr>
                <w:rFonts w:ascii="CordiaUPC" w:hAnsi="CordiaUPC" w:cs="CordiaUPC" w:hint="cs"/>
                <w:sz w:val="26"/>
                <w:szCs w:val="26"/>
              </w:rPr>
              <w:t>56</w:t>
            </w:r>
          </w:p>
        </w:tc>
        <w:tc>
          <w:tcPr>
            <w:tcW w:w="1080" w:type="dxa"/>
            <w:vAlign w:val="bottom"/>
          </w:tcPr>
          <w:p w14:paraId="1102835E" w14:textId="77777777" w:rsidR="00431349" w:rsidRPr="00830AB9" w:rsidRDefault="00431349" w:rsidP="00431349">
            <w:pPr>
              <w:tabs>
                <w:tab w:val="decimal" w:pos="776"/>
              </w:tabs>
              <w:spacing w:line="220" w:lineRule="exact"/>
              <w:ind w:right="-173"/>
              <w:rPr>
                <w:rFonts w:ascii="CordiaUPC" w:hAnsi="CordiaUPC" w:cs="CordiaUPC"/>
                <w:sz w:val="26"/>
                <w:szCs w:val="26"/>
              </w:rPr>
            </w:pPr>
            <w:r w:rsidRPr="00830AB9">
              <w:rPr>
                <w:rFonts w:ascii="CordiaUPC" w:hAnsi="CordiaUPC" w:cs="CordiaUPC" w:hint="cs"/>
                <w:sz w:val="26"/>
                <w:szCs w:val="26"/>
              </w:rPr>
              <w:t>171</w:t>
            </w:r>
          </w:p>
        </w:tc>
        <w:tc>
          <w:tcPr>
            <w:tcW w:w="1017" w:type="dxa"/>
            <w:vAlign w:val="bottom"/>
          </w:tcPr>
          <w:p w14:paraId="28767887" w14:textId="77777777" w:rsidR="00431349" w:rsidRPr="00830AB9" w:rsidRDefault="00431349" w:rsidP="00431349">
            <w:pPr>
              <w:tabs>
                <w:tab w:val="decimal" w:pos="692"/>
              </w:tabs>
              <w:spacing w:line="220" w:lineRule="exact"/>
              <w:ind w:right="-173"/>
              <w:rPr>
                <w:rFonts w:ascii="CordiaUPC" w:hAnsi="CordiaUPC" w:cs="CordiaUPC"/>
                <w:sz w:val="26"/>
                <w:szCs w:val="26"/>
              </w:rPr>
            </w:pPr>
            <w:r w:rsidRPr="00830AB9">
              <w:rPr>
                <w:rFonts w:ascii="CordiaUPC" w:hAnsi="CordiaUPC" w:cs="CordiaUPC" w:hint="cs"/>
                <w:sz w:val="26"/>
                <w:szCs w:val="26"/>
              </w:rPr>
              <w:t>1,171</w:t>
            </w:r>
          </w:p>
        </w:tc>
        <w:tc>
          <w:tcPr>
            <w:tcW w:w="1053" w:type="dxa"/>
            <w:vAlign w:val="bottom"/>
          </w:tcPr>
          <w:p w14:paraId="63FAA28A" w14:textId="77777777" w:rsidR="00431349" w:rsidRPr="00830AB9" w:rsidRDefault="00431349" w:rsidP="00431349">
            <w:pPr>
              <w:tabs>
                <w:tab w:val="decimal" w:pos="761"/>
              </w:tabs>
              <w:spacing w:line="220" w:lineRule="exact"/>
              <w:ind w:right="-173"/>
              <w:rPr>
                <w:rFonts w:ascii="CordiaUPC" w:hAnsi="CordiaUPC" w:cs="CordiaUPC"/>
                <w:sz w:val="26"/>
                <w:szCs w:val="26"/>
              </w:rPr>
            </w:pPr>
            <w:r w:rsidRPr="00830AB9">
              <w:rPr>
                <w:rFonts w:ascii="CordiaUPC" w:hAnsi="CordiaUPC" w:cs="CordiaUPC" w:hint="cs"/>
                <w:sz w:val="26"/>
                <w:szCs w:val="26"/>
              </w:rPr>
              <w:t>9,243</w:t>
            </w:r>
          </w:p>
        </w:tc>
        <w:tc>
          <w:tcPr>
            <w:tcW w:w="990" w:type="dxa"/>
            <w:vAlign w:val="bottom"/>
          </w:tcPr>
          <w:p w14:paraId="213A7D9F" w14:textId="77777777" w:rsidR="00431349" w:rsidRPr="00830AB9" w:rsidRDefault="00431349" w:rsidP="00431349">
            <w:pP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(5,334)</w:t>
            </w:r>
          </w:p>
        </w:tc>
        <w:tc>
          <w:tcPr>
            <w:tcW w:w="1170" w:type="dxa"/>
            <w:vAlign w:val="bottom"/>
          </w:tcPr>
          <w:p w14:paraId="5BF20F68" w14:textId="77777777" w:rsidR="00431349" w:rsidRPr="00830AB9" w:rsidRDefault="00431349" w:rsidP="0043134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(824)</w:t>
            </w:r>
          </w:p>
        </w:tc>
        <w:tc>
          <w:tcPr>
            <w:tcW w:w="1260" w:type="dxa"/>
            <w:vAlign w:val="bottom"/>
          </w:tcPr>
          <w:p w14:paraId="7045F008" w14:textId="77777777" w:rsidR="00431349" w:rsidRPr="00830AB9" w:rsidRDefault="00431349" w:rsidP="00431349">
            <w:pPr>
              <w:tabs>
                <w:tab w:val="decimal" w:pos="833"/>
              </w:tabs>
              <w:spacing w:line="220" w:lineRule="exact"/>
              <w:ind w:right="-173"/>
              <w:rPr>
                <w:rFonts w:ascii="CordiaUPC" w:hAnsi="CordiaUPC" w:cs="CordiaUPC"/>
                <w:sz w:val="26"/>
                <w:szCs w:val="26"/>
              </w:rPr>
            </w:pPr>
            <w:r w:rsidRPr="00830AB9">
              <w:rPr>
                <w:rFonts w:ascii="CordiaUPC" w:hAnsi="CordiaUPC" w:cs="CordiaUPC" w:hint="cs"/>
                <w:sz w:val="26"/>
                <w:szCs w:val="26"/>
              </w:rPr>
              <w:t>(6,158)</w:t>
            </w:r>
          </w:p>
        </w:tc>
        <w:tc>
          <w:tcPr>
            <w:tcW w:w="1134" w:type="dxa"/>
            <w:vAlign w:val="bottom"/>
          </w:tcPr>
          <w:p w14:paraId="46164849" w14:textId="77777777" w:rsidR="00431349" w:rsidRPr="00830AB9" w:rsidRDefault="00431349" w:rsidP="00431349">
            <w:pPr>
              <w:tabs>
                <w:tab w:val="decimal" w:pos="883"/>
              </w:tabs>
              <w:spacing w:line="220" w:lineRule="exact"/>
              <w:ind w:right="-173"/>
              <w:rPr>
                <w:rFonts w:ascii="CordiaUPC" w:hAnsi="CordiaUPC" w:cs="CordiaUPC"/>
                <w:sz w:val="26"/>
                <w:szCs w:val="26"/>
              </w:rPr>
            </w:pPr>
            <w:r w:rsidRPr="00830AB9">
              <w:rPr>
                <w:rFonts w:ascii="CordiaUPC" w:hAnsi="CordiaUPC" w:cs="CordiaUPC" w:hint="cs"/>
                <w:sz w:val="26"/>
                <w:szCs w:val="26"/>
              </w:rPr>
              <w:t>3,085</w:t>
            </w:r>
          </w:p>
        </w:tc>
      </w:tr>
      <w:tr w:rsidR="00431349" w:rsidRPr="00830AB9" w14:paraId="066D4FAA" w14:textId="77777777" w:rsidTr="003F3F64">
        <w:tc>
          <w:tcPr>
            <w:tcW w:w="1638" w:type="dxa"/>
          </w:tcPr>
          <w:p w14:paraId="2C02D4DF" w14:textId="77777777" w:rsidR="00431349" w:rsidRPr="00830AB9" w:rsidRDefault="00431349" w:rsidP="00431349">
            <w:pPr>
              <w:autoSpaceDE w:val="0"/>
              <w:autoSpaceDN w:val="0"/>
              <w:adjustRightInd w:val="0"/>
              <w:spacing w:line="220" w:lineRule="exact"/>
              <w:ind w:left="90" w:hanging="90"/>
              <w:rPr>
                <w:rFonts w:ascii="CordiaUPC" w:eastAsia="AngsanaNew" w:hAnsi="CordiaUPC" w:cs="CordiaUPC"/>
                <w:sz w:val="26"/>
                <w:szCs w:val="26"/>
                <w:lang w:val="en-US" w:eastAsia="en-GB"/>
              </w:rPr>
            </w:pPr>
            <w:r w:rsidRPr="00830AB9">
              <w:rPr>
                <w:rFonts w:ascii="CordiaUPC" w:hAnsi="CordiaUPC" w:cs="CordiaUPC" w:hint="cs"/>
                <w:sz w:val="26"/>
                <w:szCs w:val="26"/>
                <w:lang w:val="en-US"/>
              </w:rPr>
              <w:t>Computer software under development</w:t>
            </w:r>
          </w:p>
        </w:tc>
        <w:tc>
          <w:tcPr>
            <w:tcW w:w="1062" w:type="dxa"/>
            <w:vAlign w:val="bottom"/>
          </w:tcPr>
          <w:p w14:paraId="03AD4C74" w14:textId="77777777" w:rsidR="00431349" w:rsidRPr="00830AB9" w:rsidRDefault="00431349" w:rsidP="0043134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490</w:t>
            </w:r>
          </w:p>
        </w:tc>
        <w:tc>
          <w:tcPr>
            <w:tcW w:w="945" w:type="dxa"/>
            <w:vAlign w:val="bottom"/>
          </w:tcPr>
          <w:p w14:paraId="2A5A9EA9" w14:textId="77777777" w:rsidR="00431349" w:rsidRPr="00830AB9" w:rsidRDefault="00431349" w:rsidP="00431349">
            <w:pP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490</w:t>
            </w:r>
          </w:p>
        </w:tc>
        <w:tc>
          <w:tcPr>
            <w:tcW w:w="1035" w:type="dxa"/>
            <w:vAlign w:val="bottom"/>
          </w:tcPr>
          <w:p w14:paraId="71858CC9" w14:textId="77777777" w:rsidR="00431349" w:rsidRPr="00830AB9" w:rsidRDefault="00431349" w:rsidP="00431349">
            <w:pPr>
              <w:tabs>
                <w:tab w:val="decimal" w:pos="721"/>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2B770198" w14:textId="77777777" w:rsidR="00431349" w:rsidRPr="00830AB9" w:rsidRDefault="00431349" w:rsidP="00431349">
            <w:pPr>
              <w:tabs>
                <w:tab w:val="decimal" w:pos="776"/>
              </w:tabs>
              <w:spacing w:line="220" w:lineRule="exact"/>
              <w:ind w:right="-173"/>
              <w:rPr>
                <w:rFonts w:ascii="CordiaUPC" w:hAnsi="CordiaUPC" w:cs="CordiaUPC"/>
                <w:sz w:val="26"/>
                <w:szCs w:val="26"/>
              </w:rPr>
            </w:pPr>
            <w:r w:rsidRPr="00830AB9">
              <w:rPr>
                <w:rFonts w:ascii="CordiaUPC" w:hAnsi="CordiaUPC" w:cs="CordiaUPC" w:hint="cs"/>
                <w:sz w:val="26"/>
                <w:szCs w:val="26"/>
              </w:rPr>
              <w:t>1,430</w:t>
            </w:r>
          </w:p>
        </w:tc>
        <w:tc>
          <w:tcPr>
            <w:tcW w:w="1080" w:type="dxa"/>
            <w:vAlign w:val="bottom"/>
          </w:tcPr>
          <w:p w14:paraId="0F84E064" w14:textId="77777777" w:rsidR="00431349" w:rsidRPr="00830AB9" w:rsidRDefault="00431349" w:rsidP="00431349">
            <w:pPr>
              <w:tabs>
                <w:tab w:val="decimal" w:pos="776"/>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017" w:type="dxa"/>
            <w:vAlign w:val="bottom"/>
          </w:tcPr>
          <w:p w14:paraId="77A10A55" w14:textId="77777777" w:rsidR="00431349" w:rsidRPr="00830AB9" w:rsidRDefault="00431349" w:rsidP="00431349">
            <w:pPr>
              <w:tabs>
                <w:tab w:val="decimal" w:pos="692"/>
              </w:tabs>
              <w:spacing w:line="220" w:lineRule="exact"/>
              <w:ind w:right="-173"/>
              <w:rPr>
                <w:rFonts w:ascii="CordiaUPC" w:hAnsi="CordiaUPC" w:cs="CordiaUPC"/>
                <w:sz w:val="26"/>
                <w:szCs w:val="26"/>
              </w:rPr>
            </w:pPr>
            <w:r w:rsidRPr="00830AB9">
              <w:rPr>
                <w:rFonts w:ascii="CordiaUPC" w:hAnsi="CordiaUPC" w:cs="CordiaUPC" w:hint="cs"/>
                <w:sz w:val="26"/>
                <w:szCs w:val="26"/>
              </w:rPr>
              <w:t>(1,328)</w:t>
            </w:r>
          </w:p>
        </w:tc>
        <w:tc>
          <w:tcPr>
            <w:tcW w:w="1053" w:type="dxa"/>
            <w:vAlign w:val="bottom"/>
          </w:tcPr>
          <w:p w14:paraId="78164CF2" w14:textId="77777777" w:rsidR="00431349" w:rsidRPr="00830AB9" w:rsidRDefault="00431349" w:rsidP="00431349">
            <w:pPr>
              <w:tabs>
                <w:tab w:val="decimal" w:pos="761"/>
              </w:tabs>
              <w:spacing w:line="220" w:lineRule="exact"/>
              <w:ind w:right="-173"/>
              <w:rPr>
                <w:rFonts w:ascii="CordiaUPC" w:hAnsi="CordiaUPC" w:cs="CordiaUPC"/>
                <w:sz w:val="26"/>
                <w:szCs w:val="26"/>
              </w:rPr>
            </w:pPr>
            <w:r w:rsidRPr="00830AB9">
              <w:rPr>
                <w:rFonts w:ascii="CordiaUPC" w:hAnsi="CordiaUPC" w:cs="CordiaUPC" w:hint="cs"/>
                <w:sz w:val="26"/>
                <w:szCs w:val="26"/>
              </w:rPr>
              <w:t>592</w:t>
            </w:r>
          </w:p>
        </w:tc>
        <w:tc>
          <w:tcPr>
            <w:tcW w:w="990" w:type="dxa"/>
            <w:vAlign w:val="bottom"/>
          </w:tcPr>
          <w:p w14:paraId="0A92D9AD" w14:textId="77777777" w:rsidR="00431349" w:rsidRPr="00830AB9" w:rsidRDefault="00431349" w:rsidP="00431349">
            <w:pP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170" w:type="dxa"/>
            <w:vAlign w:val="bottom"/>
          </w:tcPr>
          <w:p w14:paraId="3EB57BC5" w14:textId="77777777" w:rsidR="00431349" w:rsidRPr="00830AB9" w:rsidRDefault="00431349" w:rsidP="00431349">
            <w:pP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260" w:type="dxa"/>
            <w:vAlign w:val="bottom"/>
          </w:tcPr>
          <w:p w14:paraId="5359F7B4" w14:textId="77777777" w:rsidR="00431349" w:rsidRPr="00830AB9" w:rsidRDefault="00431349" w:rsidP="00431349">
            <w:pPr>
              <w:tabs>
                <w:tab w:val="decimal" w:pos="752"/>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134" w:type="dxa"/>
            <w:vAlign w:val="bottom"/>
          </w:tcPr>
          <w:p w14:paraId="3D8084A4" w14:textId="77777777" w:rsidR="00431349" w:rsidRPr="00830AB9" w:rsidRDefault="00431349" w:rsidP="00431349">
            <w:pPr>
              <w:tabs>
                <w:tab w:val="decimal" w:pos="883"/>
              </w:tabs>
              <w:spacing w:line="220" w:lineRule="exact"/>
              <w:ind w:right="-173"/>
              <w:rPr>
                <w:rFonts w:ascii="CordiaUPC" w:hAnsi="CordiaUPC" w:cs="CordiaUPC"/>
                <w:sz w:val="26"/>
                <w:szCs w:val="26"/>
              </w:rPr>
            </w:pPr>
            <w:r w:rsidRPr="00830AB9">
              <w:rPr>
                <w:rFonts w:ascii="CordiaUPC" w:hAnsi="CordiaUPC" w:cs="CordiaUPC" w:hint="cs"/>
                <w:sz w:val="26"/>
                <w:szCs w:val="26"/>
              </w:rPr>
              <w:t>592</w:t>
            </w:r>
          </w:p>
        </w:tc>
      </w:tr>
      <w:tr w:rsidR="00431349" w:rsidRPr="00830AB9" w14:paraId="2B070E73" w14:textId="77777777" w:rsidTr="003F3F64">
        <w:tc>
          <w:tcPr>
            <w:tcW w:w="1638" w:type="dxa"/>
          </w:tcPr>
          <w:p w14:paraId="2A95D632" w14:textId="77777777" w:rsidR="00431349" w:rsidRPr="00830AB9" w:rsidRDefault="00431349" w:rsidP="00431349">
            <w:pPr>
              <w:spacing w:line="220" w:lineRule="exact"/>
              <w:ind w:left="90" w:right="-18" w:hanging="108"/>
              <w:rPr>
                <w:rFonts w:ascii="CordiaUPC" w:hAnsi="CordiaUPC" w:cs="CordiaUPC"/>
                <w:sz w:val="26"/>
                <w:szCs w:val="26"/>
                <w:rtl/>
                <w:cs/>
                <w:lang w:val="en-US"/>
              </w:rPr>
            </w:pPr>
            <w:r w:rsidRPr="00830AB9">
              <w:rPr>
                <w:rFonts w:ascii="CordiaUPC" w:hAnsi="CordiaUPC" w:cs="CordiaUPC" w:hint="cs"/>
                <w:sz w:val="26"/>
                <w:szCs w:val="26"/>
                <w:lang w:val="en-US"/>
              </w:rPr>
              <w:t>Right-of-use assets - software</w:t>
            </w:r>
          </w:p>
        </w:tc>
        <w:tc>
          <w:tcPr>
            <w:tcW w:w="1062" w:type="dxa"/>
            <w:vAlign w:val="bottom"/>
          </w:tcPr>
          <w:p w14:paraId="514700CC" w14:textId="77777777" w:rsidR="00431349" w:rsidRPr="00830AB9" w:rsidRDefault="00431349" w:rsidP="00431349">
            <w:pPr>
              <w:pBdr>
                <w:bottom w:val="single" w:sz="4" w:space="1" w:color="auto"/>
              </w:pBdr>
              <w:tabs>
                <w:tab w:val="decimal" w:pos="849"/>
              </w:tabs>
              <w:spacing w:line="220" w:lineRule="exact"/>
              <w:ind w:right="-19"/>
              <w:rPr>
                <w:rFonts w:ascii="CordiaUPC" w:hAnsi="CordiaUPC" w:cs="CordiaUPC"/>
                <w:sz w:val="26"/>
                <w:szCs w:val="26"/>
              </w:rPr>
            </w:pPr>
            <w:r w:rsidRPr="00830AB9">
              <w:rPr>
                <w:rFonts w:ascii="CordiaUPC" w:hAnsi="CordiaUPC" w:cs="CordiaUPC" w:hint="cs"/>
                <w:sz w:val="26"/>
                <w:szCs w:val="26"/>
              </w:rPr>
              <w:t>-</w:t>
            </w:r>
          </w:p>
        </w:tc>
        <w:tc>
          <w:tcPr>
            <w:tcW w:w="945" w:type="dxa"/>
            <w:vAlign w:val="bottom"/>
          </w:tcPr>
          <w:p w14:paraId="2BF67AA3" w14:textId="77777777" w:rsidR="00431349" w:rsidRPr="00830AB9" w:rsidRDefault="00431349" w:rsidP="00431349">
            <w:pPr>
              <w:pBdr>
                <w:bottom w:val="single" w:sz="4" w:space="1" w:color="auto"/>
              </w:pBdr>
              <w:tabs>
                <w:tab w:val="decimal" w:pos="685"/>
              </w:tabs>
              <w:spacing w:line="220" w:lineRule="exact"/>
              <w:ind w:right="-96"/>
              <w:rPr>
                <w:rFonts w:ascii="CordiaUPC" w:hAnsi="CordiaUPC" w:cs="CordiaUPC"/>
                <w:sz w:val="26"/>
                <w:szCs w:val="26"/>
              </w:rPr>
            </w:pPr>
            <w:r w:rsidRPr="00830AB9">
              <w:rPr>
                <w:rFonts w:ascii="CordiaUPC" w:hAnsi="CordiaUPC" w:cs="CordiaUPC" w:hint="cs"/>
                <w:sz w:val="26"/>
                <w:szCs w:val="26"/>
              </w:rPr>
              <w:t>-</w:t>
            </w:r>
          </w:p>
        </w:tc>
        <w:tc>
          <w:tcPr>
            <w:tcW w:w="1035" w:type="dxa"/>
            <w:vAlign w:val="bottom"/>
          </w:tcPr>
          <w:p w14:paraId="29CB819A" w14:textId="77777777" w:rsidR="00431349" w:rsidRPr="00830AB9" w:rsidRDefault="00431349" w:rsidP="00431349">
            <w:pPr>
              <w:pBdr>
                <w:bottom w:val="single" w:sz="4" w:space="1" w:color="auto"/>
              </w:pBdr>
              <w:tabs>
                <w:tab w:val="decimal" w:pos="721"/>
              </w:tabs>
              <w:spacing w:line="220" w:lineRule="exact"/>
              <w:rPr>
                <w:rFonts w:ascii="CordiaUPC" w:hAnsi="CordiaUPC" w:cs="CordiaUPC"/>
                <w:sz w:val="26"/>
                <w:szCs w:val="26"/>
              </w:rPr>
            </w:pPr>
            <w:r w:rsidRPr="00830AB9">
              <w:rPr>
                <w:rFonts w:ascii="CordiaUPC" w:hAnsi="CordiaUPC" w:cs="CordiaUPC" w:hint="cs"/>
                <w:sz w:val="26"/>
                <w:szCs w:val="26"/>
              </w:rPr>
              <w:t>112</w:t>
            </w:r>
          </w:p>
        </w:tc>
        <w:tc>
          <w:tcPr>
            <w:tcW w:w="1080" w:type="dxa"/>
            <w:vAlign w:val="bottom"/>
          </w:tcPr>
          <w:p w14:paraId="7F37C83C" w14:textId="77777777" w:rsidR="00431349" w:rsidRPr="00830AB9" w:rsidRDefault="00431349" w:rsidP="00431349">
            <w:pPr>
              <w:pBdr>
                <w:bottom w:val="single" w:sz="4" w:space="1" w:color="auto"/>
              </w:pBdr>
              <w:tabs>
                <w:tab w:val="decimal" w:pos="776"/>
              </w:tabs>
              <w:spacing w:line="220" w:lineRule="exact"/>
              <w:ind w:right="-18"/>
              <w:rPr>
                <w:rFonts w:ascii="CordiaUPC" w:hAnsi="CordiaUPC" w:cs="CordiaUPC"/>
                <w:sz w:val="26"/>
                <w:szCs w:val="26"/>
              </w:rPr>
            </w:pPr>
            <w:r w:rsidRPr="00830AB9">
              <w:rPr>
                <w:rFonts w:ascii="CordiaUPC" w:hAnsi="CordiaUPC" w:cs="CordiaUPC" w:hint="cs"/>
                <w:sz w:val="26"/>
                <w:szCs w:val="26"/>
              </w:rPr>
              <w:t>-</w:t>
            </w:r>
          </w:p>
        </w:tc>
        <w:tc>
          <w:tcPr>
            <w:tcW w:w="1080" w:type="dxa"/>
            <w:vAlign w:val="bottom"/>
          </w:tcPr>
          <w:p w14:paraId="1A099717" w14:textId="77777777" w:rsidR="00431349" w:rsidRPr="00830AB9" w:rsidRDefault="00431349" w:rsidP="00431349">
            <w:pPr>
              <w:pBdr>
                <w:bottom w:val="single" w:sz="4" w:space="1" w:color="auto"/>
              </w:pBdr>
              <w:tabs>
                <w:tab w:val="decimal" w:pos="776"/>
              </w:tabs>
              <w:spacing w:line="220" w:lineRule="exact"/>
              <w:ind w:right="-20"/>
              <w:rPr>
                <w:rFonts w:ascii="CordiaUPC" w:hAnsi="CordiaUPC" w:cs="CordiaUPC"/>
                <w:sz w:val="26"/>
                <w:szCs w:val="26"/>
              </w:rPr>
            </w:pPr>
            <w:r w:rsidRPr="00830AB9">
              <w:rPr>
                <w:rFonts w:ascii="CordiaUPC" w:hAnsi="CordiaUPC" w:cs="CordiaUPC" w:hint="cs"/>
                <w:sz w:val="26"/>
                <w:szCs w:val="26"/>
              </w:rPr>
              <w:t>-</w:t>
            </w:r>
          </w:p>
        </w:tc>
        <w:tc>
          <w:tcPr>
            <w:tcW w:w="1017" w:type="dxa"/>
            <w:vAlign w:val="bottom"/>
          </w:tcPr>
          <w:p w14:paraId="7CF61967" w14:textId="77777777" w:rsidR="00431349" w:rsidRPr="00830AB9" w:rsidRDefault="00431349" w:rsidP="00431349">
            <w:pPr>
              <w:pBdr>
                <w:bottom w:val="single" w:sz="4" w:space="1" w:color="auto"/>
              </w:pBdr>
              <w:tabs>
                <w:tab w:val="decimal" w:pos="692"/>
              </w:tabs>
              <w:spacing w:line="220" w:lineRule="exact"/>
              <w:ind w:right="-25"/>
              <w:rPr>
                <w:rFonts w:ascii="CordiaUPC" w:hAnsi="CordiaUPC" w:cs="CordiaUPC"/>
                <w:sz w:val="26"/>
                <w:szCs w:val="26"/>
              </w:rPr>
            </w:pPr>
            <w:r w:rsidRPr="00830AB9">
              <w:rPr>
                <w:rFonts w:ascii="CordiaUPC" w:hAnsi="CordiaUPC" w:cs="CordiaUPC" w:hint="cs"/>
                <w:sz w:val="26"/>
                <w:szCs w:val="26"/>
              </w:rPr>
              <w:t>-</w:t>
            </w:r>
          </w:p>
        </w:tc>
        <w:tc>
          <w:tcPr>
            <w:tcW w:w="1053" w:type="dxa"/>
            <w:vAlign w:val="bottom"/>
          </w:tcPr>
          <w:p w14:paraId="083992A3" w14:textId="77777777" w:rsidR="00431349" w:rsidRPr="00830AB9" w:rsidRDefault="00431349" w:rsidP="00431349">
            <w:pPr>
              <w:pBdr>
                <w:bottom w:val="single" w:sz="4" w:space="1" w:color="auto"/>
              </w:pBdr>
              <w:tabs>
                <w:tab w:val="decimal" w:pos="761"/>
              </w:tabs>
              <w:spacing w:line="220" w:lineRule="exact"/>
              <w:ind w:right="-173"/>
              <w:rPr>
                <w:rFonts w:ascii="CordiaUPC" w:hAnsi="CordiaUPC" w:cs="CordiaUPC"/>
                <w:sz w:val="26"/>
                <w:szCs w:val="26"/>
              </w:rPr>
            </w:pPr>
            <w:r w:rsidRPr="00830AB9">
              <w:rPr>
                <w:rFonts w:ascii="CordiaUPC" w:hAnsi="CordiaUPC" w:cs="CordiaUPC" w:hint="cs"/>
                <w:sz w:val="26"/>
                <w:szCs w:val="26"/>
              </w:rPr>
              <w:t>112</w:t>
            </w:r>
          </w:p>
        </w:tc>
        <w:tc>
          <w:tcPr>
            <w:tcW w:w="990" w:type="dxa"/>
            <w:vAlign w:val="bottom"/>
          </w:tcPr>
          <w:p w14:paraId="23BB2167" w14:textId="77777777" w:rsidR="00431349" w:rsidRPr="00830AB9" w:rsidRDefault="00431349" w:rsidP="00431349">
            <w:pPr>
              <w:pBdr>
                <w:bottom w:val="single" w:sz="4" w:space="1" w:color="auto"/>
              </w:pBdr>
              <w:tabs>
                <w:tab w:val="decimal" w:pos="775"/>
              </w:tabs>
              <w:spacing w:line="220" w:lineRule="exact"/>
              <w:ind w:right="-173"/>
              <w:rPr>
                <w:rFonts w:ascii="CordiaUPC" w:hAnsi="CordiaUPC" w:cs="CordiaUPC"/>
                <w:sz w:val="26"/>
                <w:szCs w:val="26"/>
              </w:rPr>
            </w:pPr>
            <w:r w:rsidRPr="00830AB9">
              <w:rPr>
                <w:rFonts w:ascii="CordiaUPC" w:hAnsi="CordiaUPC" w:cs="CordiaUPC" w:hint="cs"/>
                <w:sz w:val="26"/>
                <w:szCs w:val="26"/>
              </w:rPr>
              <w:t>-</w:t>
            </w:r>
          </w:p>
        </w:tc>
        <w:tc>
          <w:tcPr>
            <w:tcW w:w="1170" w:type="dxa"/>
            <w:vAlign w:val="bottom"/>
          </w:tcPr>
          <w:p w14:paraId="5CFD2A02" w14:textId="77777777" w:rsidR="00431349" w:rsidRPr="00830AB9" w:rsidRDefault="00431349" w:rsidP="00431349">
            <w:pPr>
              <w:pBdr>
                <w:bottom w:val="single" w:sz="4" w:space="1" w:color="auto"/>
              </w:pBdr>
              <w:tabs>
                <w:tab w:val="decimal" w:pos="849"/>
              </w:tabs>
              <w:spacing w:line="220" w:lineRule="exact"/>
              <w:ind w:right="-173"/>
              <w:rPr>
                <w:rFonts w:ascii="CordiaUPC" w:hAnsi="CordiaUPC" w:cs="CordiaUPC"/>
                <w:sz w:val="26"/>
                <w:szCs w:val="26"/>
              </w:rPr>
            </w:pPr>
            <w:r w:rsidRPr="00830AB9">
              <w:rPr>
                <w:rFonts w:ascii="CordiaUPC" w:hAnsi="CordiaUPC" w:cs="CordiaUPC" w:hint="cs"/>
                <w:sz w:val="26"/>
                <w:szCs w:val="26"/>
              </w:rPr>
              <w:t>(65)</w:t>
            </w:r>
          </w:p>
        </w:tc>
        <w:tc>
          <w:tcPr>
            <w:tcW w:w="1260" w:type="dxa"/>
            <w:vAlign w:val="bottom"/>
          </w:tcPr>
          <w:p w14:paraId="77417467" w14:textId="77777777" w:rsidR="00431349" w:rsidRPr="00830AB9" w:rsidRDefault="00431349" w:rsidP="00431349">
            <w:pPr>
              <w:pBdr>
                <w:bottom w:val="single" w:sz="4" w:space="1" w:color="auto"/>
              </w:pBdr>
              <w:tabs>
                <w:tab w:val="decimal" w:pos="860"/>
              </w:tabs>
              <w:spacing w:line="220" w:lineRule="exact"/>
              <w:ind w:left="121" w:right="-17"/>
              <w:rPr>
                <w:rFonts w:ascii="CordiaUPC" w:hAnsi="CordiaUPC" w:cs="CordiaUPC"/>
                <w:sz w:val="26"/>
                <w:szCs w:val="26"/>
              </w:rPr>
            </w:pPr>
            <w:r w:rsidRPr="00830AB9">
              <w:rPr>
                <w:rFonts w:ascii="CordiaUPC" w:hAnsi="CordiaUPC" w:cs="CordiaUPC" w:hint="cs"/>
                <w:sz w:val="26"/>
                <w:szCs w:val="26"/>
              </w:rPr>
              <w:t>(65)</w:t>
            </w:r>
          </w:p>
        </w:tc>
        <w:tc>
          <w:tcPr>
            <w:tcW w:w="1134" w:type="dxa"/>
            <w:vAlign w:val="bottom"/>
          </w:tcPr>
          <w:p w14:paraId="251B7FEB" w14:textId="77777777" w:rsidR="00431349" w:rsidRPr="00830AB9" w:rsidRDefault="00431349" w:rsidP="00431349">
            <w:pPr>
              <w:pBdr>
                <w:bottom w:val="single" w:sz="4" w:space="1" w:color="auto"/>
              </w:pBdr>
              <w:tabs>
                <w:tab w:val="decimal" w:pos="883"/>
              </w:tabs>
              <w:spacing w:line="220" w:lineRule="exact"/>
              <w:ind w:left="121" w:right="-17"/>
              <w:rPr>
                <w:rFonts w:ascii="CordiaUPC" w:hAnsi="CordiaUPC" w:cs="CordiaUPC"/>
                <w:sz w:val="26"/>
                <w:szCs w:val="26"/>
              </w:rPr>
            </w:pPr>
            <w:r w:rsidRPr="00830AB9">
              <w:rPr>
                <w:rFonts w:ascii="CordiaUPC" w:hAnsi="CordiaUPC" w:cs="CordiaUPC" w:hint="cs"/>
                <w:sz w:val="26"/>
                <w:szCs w:val="26"/>
              </w:rPr>
              <w:t>47</w:t>
            </w:r>
          </w:p>
        </w:tc>
      </w:tr>
      <w:tr w:rsidR="00431349" w:rsidRPr="00830AB9" w14:paraId="20419E56" w14:textId="77777777" w:rsidTr="003F3F64">
        <w:tc>
          <w:tcPr>
            <w:tcW w:w="1638" w:type="dxa"/>
          </w:tcPr>
          <w:p w14:paraId="48C20E78" w14:textId="77777777" w:rsidR="00431349" w:rsidRPr="00830AB9" w:rsidRDefault="00431349" w:rsidP="00431349">
            <w:pPr>
              <w:spacing w:line="220" w:lineRule="exact"/>
              <w:ind w:left="-18" w:right="-18"/>
              <w:jc w:val="thaiDistribute"/>
              <w:rPr>
                <w:rFonts w:ascii="CordiaUPC" w:hAnsi="CordiaUPC" w:cs="CordiaUPC"/>
                <w:b/>
                <w:bCs/>
                <w:sz w:val="26"/>
                <w:szCs w:val="26"/>
                <w:rtl/>
                <w:cs/>
                <w:lang w:val="en-US"/>
              </w:rPr>
            </w:pPr>
            <w:r w:rsidRPr="00830AB9">
              <w:rPr>
                <w:rFonts w:ascii="CordiaUPC" w:hAnsi="CordiaUPC" w:cs="CordiaUPC" w:hint="cs"/>
                <w:b/>
                <w:bCs/>
                <w:sz w:val="26"/>
                <w:szCs w:val="26"/>
                <w:lang w:val="en-US"/>
              </w:rPr>
              <w:t>Total</w:t>
            </w:r>
          </w:p>
        </w:tc>
        <w:tc>
          <w:tcPr>
            <w:tcW w:w="1062" w:type="dxa"/>
            <w:vAlign w:val="bottom"/>
          </w:tcPr>
          <w:p w14:paraId="57B1F060" w14:textId="77777777" w:rsidR="00431349" w:rsidRPr="00830AB9" w:rsidRDefault="00431349" w:rsidP="00431349">
            <w:pPr>
              <w:pBdr>
                <w:bottom w:val="double" w:sz="4" w:space="1" w:color="auto"/>
              </w:pBdr>
              <w:tabs>
                <w:tab w:val="decimal" w:pos="849"/>
              </w:tabs>
              <w:spacing w:line="220" w:lineRule="exact"/>
              <w:ind w:right="-19"/>
              <w:rPr>
                <w:rFonts w:ascii="CordiaUPC" w:hAnsi="CordiaUPC" w:cs="CordiaUPC"/>
                <w:b/>
                <w:bCs/>
                <w:sz w:val="26"/>
                <w:szCs w:val="26"/>
              </w:rPr>
            </w:pPr>
            <w:r w:rsidRPr="00830AB9">
              <w:rPr>
                <w:rFonts w:ascii="CordiaUPC" w:hAnsi="CordiaUPC" w:cs="CordiaUPC" w:hint="cs"/>
                <w:b/>
                <w:bCs/>
                <w:sz w:val="26"/>
                <w:szCs w:val="26"/>
              </w:rPr>
              <w:t>3,001</w:t>
            </w:r>
          </w:p>
        </w:tc>
        <w:tc>
          <w:tcPr>
            <w:tcW w:w="945" w:type="dxa"/>
            <w:vAlign w:val="bottom"/>
          </w:tcPr>
          <w:p w14:paraId="605F8A75" w14:textId="77777777" w:rsidR="00431349" w:rsidRPr="00830AB9" w:rsidRDefault="00431349" w:rsidP="00431349">
            <w:pPr>
              <w:pBdr>
                <w:bottom w:val="double" w:sz="4" w:space="1" w:color="auto"/>
              </w:pBdr>
              <w:tabs>
                <w:tab w:val="decimal" w:pos="685"/>
              </w:tabs>
              <w:spacing w:line="220" w:lineRule="exact"/>
              <w:ind w:right="-96"/>
              <w:rPr>
                <w:rFonts w:ascii="CordiaUPC" w:hAnsi="CordiaUPC" w:cs="CordiaUPC"/>
                <w:b/>
                <w:bCs/>
                <w:sz w:val="26"/>
                <w:szCs w:val="26"/>
              </w:rPr>
            </w:pPr>
            <w:r w:rsidRPr="00830AB9">
              <w:rPr>
                <w:rFonts w:ascii="CordiaUPC" w:hAnsi="CordiaUPC" w:cs="CordiaUPC" w:hint="cs"/>
                <w:b/>
                <w:bCs/>
                <w:sz w:val="26"/>
                <w:szCs w:val="26"/>
              </w:rPr>
              <w:t>8,335</w:t>
            </w:r>
          </w:p>
        </w:tc>
        <w:tc>
          <w:tcPr>
            <w:tcW w:w="1035" w:type="dxa"/>
            <w:vAlign w:val="bottom"/>
          </w:tcPr>
          <w:p w14:paraId="4C4FA6CF" w14:textId="77777777" w:rsidR="00431349" w:rsidRPr="00830AB9" w:rsidRDefault="00431349" w:rsidP="00431349">
            <w:pPr>
              <w:pBdr>
                <w:bottom w:val="double" w:sz="4" w:space="1" w:color="auto"/>
              </w:pBdr>
              <w:tabs>
                <w:tab w:val="decimal" w:pos="721"/>
              </w:tabs>
              <w:spacing w:line="220" w:lineRule="exact"/>
              <w:rPr>
                <w:rFonts w:ascii="CordiaUPC" w:hAnsi="CordiaUPC" w:cs="CordiaUPC"/>
                <w:b/>
                <w:bCs/>
                <w:sz w:val="26"/>
                <w:szCs w:val="26"/>
              </w:rPr>
            </w:pPr>
            <w:r w:rsidRPr="00830AB9">
              <w:rPr>
                <w:rFonts w:ascii="CordiaUPC" w:hAnsi="CordiaUPC" w:cs="CordiaUPC" w:hint="cs"/>
                <w:b/>
                <w:bCs/>
                <w:sz w:val="26"/>
                <w:szCs w:val="26"/>
              </w:rPr>
              <w:t>112</w:t>
            </w:r>
          </w:p>
        </w:tc>
        <w:tc>
          <w:tcPr>
            <w:tcW w:w="1080" w:type="dxa"/>
            <w:vAlign w:val="bottom"/>
          </w:tcPr>
          <w:p w14:paraId="26BF3A27" w14:textId="77777777" w:rsidR="00431349" w:rsidRPr="00830AB9" w:rsidRDefault="00431349" w:rsidP="00431349">
            <w:pPr>
              <w:pBdr>
                <w:bottom w:val="double" w:sz="4" w:space="1" w:color="auto"/>
              </w:pBdr>
              <w:tabs>
                <w:tab w:val="decimal" w:pos="776"/>
              </w:tabs>
              <w:spacing w:line="220" w:lineRule="exact"/>
              <w:ind w:right="-18"/>
              <w:rPr>
                <w:rFonts w:ascii="CordiaUPC" w:hAnsi="CordiaUPC" w:cs="CordiaUPC"/>
                <w:b/>
                <w:bCs/>
                <w:sz w:val="26"/>
                <w:szCs w:val="26"/>
              </w:rPr>
            </w:pPr>
            <w:r w:rsidRPr="00830AB9">
              <w:rPr>
                <w:rFonts w:ascii="CordiaUPC" w:hAnsi="CordiaUPC" w:cs="CordiaUPC" w:hint="cs"/>
                <w:b/>
                <w:bCs/>
                <w:sz w:val="26"/>
                <w:szCs w:val="26"/>
              </w:rPr>
              <w:t>1,486</w:t>
            </w:r>
          </w:p>
        </w:tc>
        <w:tc>
          <w:tcPr>
            <w:tcW w:w="1080" w:type="dxa"/>
            <w:vAlign w:val="bottom"/>
          </w:tcPr>
          <w:p w14:paraId="1126B3AD" w14:textId="77777777" w:rsidR="00431349" w:rsidRPr="00830AB9" w:rsidRDefault="00431349" w:rsidP="00431349">
            <w:pPr>
              <w:pBdr>
                <w:bottom w:val="double" w:sz="4" w:space="1" w:color="auto"/>
              </w:pBdr>
              <w:tabs>
                <w:tab w:val="decimal" w:pos="776"/>
              </w:tabs>
              <w:spacing w:line="220" w:lineRule="exact"/>
              <w:ind w:right="-20"/>
              <w:rPr>
                <w:rFonts w:ascii="CordiaUPC" w:hAnsi="CordiaUPC" w:cs="CordiaUPC"/>
                <w:b/>
                <w:bCs/>
                <w:sz w:val="26"/>
                <w:szCs w:val="26"/>
              </w:rPr>
            </w:pPr>
            <w:r w:rsidRPr="00830AB9">
              <w:rPr>
                <w:rFonts w:ascii="CordiaUPC" w:hAnsi="CordiaUPC" w:cs="CordiaUPC" w:hint="cs"/>
                <w:b/>
                <w:bCs/>
                <w:sz w:val="26"/>
                <w:szCs w:val="26"/>
              </w:rPr>
              <w:t>171</w:t>
            </w:r>
          </w:p>
        </w:tc>
        <w:tc>
          <w:tcPr>
            <w:tcW w:w="1017" w:type="dxa"/>
            <w:vAlign w:val="bottom"/>
          </w:tcPr>
          <w:p w14:paraId="14C7AE98" w14:textId="77777777" w:rsidR="00431349" w:rsidRPr="00830AB9" w:rsidRDefault="00431349" w:rsidP="00431349">
            <w:pPr>
              <w:pBdr>
                <w:bottom w:val="double" w:sz="4" w:space="1" w:color="auto"/>
              </w:pBdr>
              <w:tabs>
                <w:tab w:val="decimal" w:pos="692"/>
              </w:tabs>
              <w:spacing w:line="220" w:lineRule="exact"/>
              <w:ind w:right="-25"/>
              <w:rPr>
                <w:rFonts w:ascii="CordiaUPC" w:hAnsi="CordiaUPC" w:cs="CordiaUPC"/>
                <w:b/>
                <w:bCs/>
                <w:sz w:val="26"/>
                <w:szCs w:val="26"/>
              </w:rPr>
            </w:pPr>
            <w:r w:rsidRPr="00830AB9">
              <w:rPr>
                <w:rFonts w:ascii="CordiaUPC" w:hAnsi="CordiaUPC" w:cs="CordiaUPC" w:hint="cs"/>
                <w:b/>
                <w:bCs/>
                <w:sz w:val="26"/>
                <w:szCs w:val="26"/>
              </w:rPr>
              <w:t>(157)</w:t>
            </w:r>
          </w:p>
        </w:tc>
        <w:tc>
          <w:tcPr>
            <w:tcW w:w="1053" w:type="dxa"/>
            <w:vAlign w:val="bottom"/>
          </w:tcPr>
          <w:p w14:paraId="4B81C047" w14:textId="77777777" w:rsidR="00431349" w:rsidRPr="00830AB9" w:rsidRDefault="00431349" w:rsidP="00431349">
            <w:pPr>
              <w:pBdr>
                <w:bottom w:val="double" w:sz="4" w:space="1" w:color="auto"/>
              </w:pBdr>
              <w:tabs>
                <w:tab w:val="decimal" w:pos="761"/>
              </w:tabs>
              <w:spacing w:line="220" w:lineRule="exact"/>
              <w:ind w:right="-173"/>
              <w:rPr>
                <w:rFonts w:ascii="CordiaUPC" w:hAnsi="CordiaUPC" w:cs="CordiaUPC"/>
                <w:b/>
                <w:bCs/>
                <w:sz w:val="26"/>
                <w:szCs w:val="26"/>
              </w:rPr>
            </w:pPr>
            <w:r w:rsidRPr="00830AB9">
              <w:rPr>
                <w:rFonts w:ascii="CordiaUPC" w:hAnsi="CordiaUPC" w:cs="CordiaUPC" w:hint="cs"/>
                <w:b/>
                <w:bCs/>
                <w:sz w:val="26"/>
                <w:szCs w:val="26"/>
              </w:rPr>
              <w:t>9,947</w:t>
            </w:r>
          </w:p>
        </w:tc>
        <w:tc>
          <w:tcPr>
            <w:tcW w:w="990" w:type="dxa"/>
            <w:vAlign w:val="bottom"/>
          </w:tcPr>
          <w:p w14:paraId="4BBA5370" w14:textId="77777777" w:rsidR="00431349" w:rsidRPr="00830AB9" w:rsidRDefault="00431349" w:rsidP="00431349">
            <w:pPr>
              <w:pBdr>
                <w:bottom w:val="double" w:sz="4" w:space="1" w:color="auto"/>
              </w:pBdr>
              <w:tabs>
                <w:tab w:val="decimal" w:pos="775"/>
              </w:tabs>
              <w:spacing w:line="220" w:lineRule="exact"/>
              <w:ind w:right="-173"/>
              <w:rPr>
                <w:rFonts w:ascii="CordiaUPC" w:hAnsi="CordiaUPC" w:cs="CordiaUPC"/>
                <w:b/>
                <w:bCs/>
                <w:sz w:val="26"/>
                <w:szCs w:val="26"/>
                <w:lang w:val="en-US" w:bidi="th-TH"/>
              </w:rPr>
            </w:pPr>
            <w:r w:rsidRPr="00830AB9">
              <w:rPr>
                <w:rFonts w:ascii="CordiaUPC" w:hAnsi="CordiaUPC" w:cs="CordiaUPC" w:hint="cs"/>
                <w:b/>
                <w:bCs/>
                <w:sz w:val="26"/>
                <w:szCs w:val="26"/>
                <w:lang w:val="en-US" w:bidi="th-TH"/>
              </w:rPr>
              <w:t>(5,334)</w:t>
            </w:r>
          </w:p>
        </w:tc>
        <w:tc>
          <w:tcPr>
            <w:tcW w:w="1170" w:type="dxa"/>
            <w:vAlign w:val="bottom"/>
          </w:tcPr>
          <w:p w14:paraId="461FBBE4" w14:textId="77777777" w:rsidR="00431349" w:rsidRPr="00830AB9" w:rsidRDefault="00431349" w:rsidP="00431349">
            <w:pPr>
              <w:pBdr>
                <w:bottom w:val="double" w:sz="4" w:space="1" w:color="auto"/>
              </w:pBdr>
              <w:tabs>
                <w:tab w:val="decimal" w:pos="849"/>
              </w:tabs>
              <w:spacing w:line="220" w:lineRule="exact"/>
              <w:ind w:right="-173"/>
              <w:rPr>
                <w:rFonts w:ascii="CordiaUPC" w:hAnsi="CordiaUPC" w:cs="CordiaUPC"/>
                <w:b/>
                <w:bCs/>
                <w:sz w:val="26"/>
                <w:szCs w:val="26"/>
              </w:rPr>
            </w:pPr>
            <w:r w:rsidRPr="00830AB9">
              <w:rPr>
                <w:rFonts w:ascii="CordiaUPC" w:hAnsi="CordiaUPC" w:cs="CordiaUPC" w:hint="cs"/>
                <w:b/>
                <w:bCs/>
                <w:sz w:val="26"/>
                <w:szCs w:val="26"/>
              </w:rPr>
              <w:t>(889)</w:t>
            </w:r>
          </w:p>
        </w:tc>
        <w:tc>
          <w:tcPr>
            <w:tcW w:w="1260" w:type="dxa"/>
            <w:vAlign w:val="bottom"/>
          </w:tcPr>
          <w:p w14:paraId="4A77E940" w14:textId="77777777" w:rsidR="00431349" w:rsidRPr="00830AB9" w:rsidRDefault="00431349" w:rsidP="00431349">
            <w:pPr>
              <w:pBdr>
                <w:bottom w:val="double" w:sz="4" w:space="1" w:color="auto"/>
              </w:pBdr>
              <w:tabs>
                <w:tab w:val="decimal" w:pos="849"/>
              </w:tabs>
              <w:spacing w:line="220" w:lineRule="exact"/>
              <w:ind w:left="140"/>
              <w:rPr>
                <w:rFonts w:ascii="CordiaUPC" w:hAnsi="CordiaUPC" w:cs="CordiaUPC"/>
                <w:b/>
                <w:bCs/>
                <w:sz w:val="26"/>
                <w:szCs w:val="26"/>
              </w:rPr>
            </w:pPr>
            <w:r w:rsidRPr="00830AB9">
              <w:rPr>
                <w:rFonts w:ascii="CordiaUPC" w:hAnsi="CordiaUPC" w:cs="CordiaUPC" w:hint="cs"/>
                <w:b/>
                <w:bCs/>
                <w:sz w:val="26"/>
                <w:szCs w:val="26"/>
              </w:rPr>
              <w:t>(6,223)</w:t>
            </w:r>
          </w:p>
        </w:tc>
        <w:tc>
          <w:tcPr>
            <w:tcW w:w="1134" w:type="dxa"/>
            <w:vAlign w:val="bottom"/>
          </w:tcPr>
          <w:p w14:paraId="753C2AC4" w14:textId="77777777" w:rsidR="00431349" w:rsidRPr="00830AB9" w:rsidRDefault="00431349" w:rsidP="00431349">
            <w:pPr>
              <w:pBdr>
                <w:bottom w:val="double" w:sz="4" w:space="1" w:color="auto"/>
              </w:pBdr>
              <w:tabs>
                <w:tab w:val="decimal" w:pos="883"/>
              </w:tabs>
              <w:spacing w:line="220" w:lineRule="exact"/>
              <w:ind w:left="121" w:right="-17"/>
              <w:rPr>
                <w:rFonts w:ascii="CordiaUPC" w:hAnsi="CordiaUPC" w:cs="CordiaUPC"/>
                <w:b/>
                <w:bCs/>
                <w:sz w:val="26"/>
                <w:szCs w:val="26"/>
              </w:rPr>
            </w:pPr>
            <w:r w:rsidRPr="00830AB9">
              <w:rPr>
                <w:rFonts w:ascii="CordiaUPC" w:hAnsi="CordiaUPC" w:cs="CordiaUPC" w:hint="cs"/>
                <w:b/>
                <w:bCs/>
                <w:sz w:val="26"/>
                <w:szCs w:val="26"/>
              </w:rPr>
              <w:t>3,724</w:t>
            </w:r>
          </w:p>
        </w:tc>
      </w:tr>
    </w:tbl>
    <w:p w14:paraId="1B731CAD" w14:textId="77777777" w:rsidR="00580E93" w:rsidRPr="003E74D8" w:rsidRDefault="00580E93" w:rsidP="008C33CD">
      <w:pPr>
        <w:pStyle w:val="PlainText"/>
        <w:tabs>
          <w:tab w:val="left" w:pos="540"/>
        </w:tabs>
        <w:spacing w:line="240" w:lineRule="exact"/>
        <w:ind w:left="547" w:right="-28"/>
        <w:jc w:val="both"/>
        <w:rPr>
          <w:rFonts w:ascii="CordiaUPC" w:hAnsi="CordiaUPC" w:cs="CordiaUPC"/>
          <w:sz w:val="26"/>
          <w:szCs w:val="26"/>
          <w:lang w:val="en-GB"/>
        </w:rPr>
      </w:pPr>
    </w:p>
    <w:p w14:paraId="2A1FDE75" w14:textId="56EB9F97" w:rsidR="005212F7" w:rsidRPr="003E74D8" w:rsidRDefault="005212F7" w:rsidP="008C33CD">
      <w:pPr>
        <w:pStyle w:val="PlainText"/>
        <w:tabs>
          <w:tab w:val="left" w:pos="540"/>
        </w:tabs>
        <w:spacing w:line="240" w:lineRule="exact"/>
        <w:ind w:left="547" w:right="-28"/>
        <w:jc w:val="both"/>
        <w:rPr>
          <w:rFonts w:ascii="CordiaUPC" w:hAnsi="CordiaUPC" w:cs="CordiaUPC"/>
          <w:sz w:val="26"/>
          <w:szCs w:val="26"/>
        </w:rPr>
      </w:pPr>
      <w:r w:rsidRPr="003E74D8">
        <w:rPr>
          <w:rFonts w:ascii="CordiaUPC" w:hAnsi="CordiaUPC" w:cs="CordiaUPC" w:hint="cs"/>
          <w:sz w:val="26"/>
          <w:szCs w:val="26"/>
          <w:lang w:val="en-GB"/>
        </w:rPr>
        <w:t xml:space="preserve">The gross amount of the Bank </w:t>
      </w:r>
      <w:proofErr w:type="spellStart"/>
      <w:r w:rsidR="00B94029" w:rsidRPr="003E74D8">
        <w:rPr>
          <w:rFonts w:ascii="CordiaUPC" w:hAnsi="CordiaUPC" w:cs="CordiaUPC" w:hint="cs"/>
          <w:sz w:val="26"/>
          <w:szCs w:val="26"/>
          <w:lang w:val="en-GB"/>
        </w:rPr>
        <w:t>only’s</w:t>
      </w:r>
      <w:proofErr w:type="spellEnd"/>
      <w:r w:rsidR="00B94029" w:rsidRPr="003E74D8">
        <w:rPr>
          <w:rFonts w:ascii="CordiaUPC" w:hAnsi="CordiaUPC" w:cs="CordiaUPC" w:hint="cs"/>
          <w:sz w:val="26"/>
          <w:szCs w:val="26"/>
          <w:lang w:val="en-GB"/>
        </w:rPr>
        <w:t xml:space="preserve"> </w:t>
      </w:r>
      <w:r w:rsidRPr="003E74D8">
        <w:rPr>
          <w:rFonts w:ascii="CordiaUPC" w:hAnsi="CordiaUPC" w:cs="CordiaUPC" w:hint="cs"/>
          <w:sz w:val="26"/>
          <w:szCs w:val="26"/>
          <w:lang w:val="en-GB"/>
        </w:rPr>
        <w:t xml:space="preserve">fully </w:t>
      </w:r>
      <w:r w:rsidR="00210BBB" w:rsidRPr="003E74D8">
        <w:rPr>
          <w:rFonts w:ascii="CordiaUPC" w:hAnsi="CordiaUPC" w:cs="CordiaUPC" w:hint="cs"/>
          <w:sz w:val="26"/>
          <w:szCs w:val="26"/>
          <w:lang w:val="en-GB"/>
        </w:rPr>
        <w:t>amortised intangible assets</w:t>
      </w:r>
      <w:r w:rsidRPr="003E74D8">
        <w:rPr>
          <w:rFonts w:ascii="CordiaUPC" w:hAnsi="CordiaUPC" w:cs="CordiaUPC" w:hint="cs"/>
          <w:sz w:val="26"/>
          <w:szCs w:val="26"/>
          <w:lang w:val="en-GB"/>
        </w:rPr>
        <w:t xml:space="preserve"> that were still in use as</w:t>
      </w:r>
      <w:r w:rsidRPr="003E74D8">
        <w:rPr>
          <w:rFonts w:ascii="CordiaUPC" w:hAnsi="CordiaUPC" w:cs="CordiaUPC" w:hint="cs"/>
          <w:sz w:val="26"/>
          <w:szCs w:val="26"/>
        </w:rPr>
        <w:t xml:space="preserve"> at </w:t>
      </w:r>
      <w:r w:rsidR="00431349" w:rsidRPr="003F1F2A">
        <w:rPr>
          <w:rFonts w:ascii="CordiaUPC" w:hAnsi="CordiaUPC" w:cs="CordiaUPC" w:hint="cs"/>
          <w:sz w:val="26"/>
          <w:szCs w:val="26"/>
          <w:lang w:val="en-US"/>
        </w:rPr>
        <w:t>30 June 202</w:t>
      </w:r>
      <w:r w:rsidR="00431349">
        <w:rPr>
          <w:rFonts w:ascii="CordiaUPC" w:hAnsi="CordiaUPC" w:cs="CordiaUPC"/>
          <w:sz w:val="26"/>
          <w:szCs w:val="26"/>
          <w:lang w:val="en-US"/>
        </w:rPr>
        <w:t>1</w:t>
      </w:r>
      <w:r w:rsidR="00431349" w:rsidRPr="003F1F2A">
        <w:rPr>
          <w:rFonts w:ascii="CordiaUPC" w:hAnsi="CordiaUPC" w:cs="CordiaUPC" w:hint="cs"/>
          <w:sz w:val="26"/>
          <w:szCs w:val="26"/>
          <w:lang w:val="en-US"/>
        </w:rPr>
        <w:t xml:space="preserve"> </w:t>
      </w:r>
      <w:r w:rsidRPr="003E74D8">
        <w:rPr>
          <w:rFonts w:ascii="CordiaUPC" w:hAnsi="CordiaUPC" w:cs="CordiaUPC" w:hint="cs"/>
          <w:sz w:val="26"/>
          <w:szCs w:val="26"/>
          <w:lang w:val="en-US"/>
        </w:rPr>
        <w:t>amounted to Baht</w:t>
      </w:r>
      <w:r w:rsidR="009203AD" w:rsidRPr="003E74D8">
        <w:rPr>
          <w:rFonts w:ascii="CordiaUPC" w:hAnsi="CordiaUPC" w:cs="CordiaUPC" w:hint="cs"/>
          <w:sz w:val="26"/>
          <w:szCs w:val="26"/>
          <w:lang w:val="en-US"/>
        </w:rPr>
        <w:t xml:space="preserve"> </w:t>
      </w:r>
      <w:r w:rsidR="00C85029">
        <w:rPr>
          <w:rFonts w:ascii="CordiaUPC" w:hAnsi="CordiaUPC" w:cs="CordiaUPC"/>
          <w:sz w:val="26"/>
          <w:szCs w:val="26"/>
          <w:lang w:val="en-US"/>
        </w:rPr>
        <w:t>756</w:t>
      </w:r>
      <w:r w:rsidR="00E66EE6" w:rsidRPr="003E74D8">
        <w:rPr>
          <w:rFonts w:ascii="CordiaUPC" w:hAnsi="CordiaUPC" w:cs="CordiaUPC" w:hint="cs"/>
          <w:sz w:val="26"/>
          <w:szCs w:val="26"/>
          <w:lang w:val="en-US"/>
        </w:rPr>
        <w:t xml:space="preserve"> </w:t>
      </w:r>
      <w:r w:rsidRPr="003E74D8">
        <w:rPr>
          <w:rFonts w:ascii="CordiaUPC" w:hAnsi="CordiaUPC" w:cs="CordiaUPC" w:hint="cs"/>
          <w:sz w:val="26"/>
          <w:szCs w:val="26"/>
          <w:lang w:val="en-US"/>
        </w:rPr>
        <w:t xml:space="preserve">million </w:t>
      </w:r>
      <w:r w:rsidRPr="003E74D8">
        <w:rPr>
          <w:rFonts w:ascii="CordiaUPC" w:hAnsi="CordiaUPC" w:cs="CordiaUPC" w:hint="cs"/>
          <w:i/>
          <w:iCs/>
          <w:sz w:val="26"/>
          <w:szCs w:val="26"/>
          <w:lang w:val="en-US"/>
        </w:rPr>
        <w:t>(</w:t>
      </w:r>
      <w:r w:rsidR="00431349" w:rsidRPr="00431349">
        <w:rPr>
          <w:rFonts w:ascii="CordiaUPC" w:hAnsi="CordiaUPC" w:cs="CordiaUPC" w:hint="cs"/>
          <w:i/>
          <w:iCs/>
          <w:sz w:val="26"/>
          <w:szCs w:val="26"/>
          <w:lang w:val="en-US"/>
        </w:rPr>
        <w:t>31 December 2020</w:t>
      </w:r>
      <w:r w:rsidRPr="003E74D8">
        <w:rPr>
          <w:rFonts w:ascii="CordiaUPC" w:hAnsi="CordiaUPC" w:cs="CordiaUPC" w:hint="cs"/>
          <w:i/>
          <w:iCs/>
          <w:sz w:val="26"/>
          <w:szCs w:val="26"/>
          <w:lang w:val="en-US"/>
        </w:rPr>
        <w:t xml:space="preserve">: Baht </w:t>
      </w:r>
      <w:r w:rsidR="00431349">
        <w:rPr>
          <w:rFonts w:ascii="CordiaUPC" w:hAnsi="CordiaUPC" w:cs="CordiaUPC"/>
          <w:i/>
          <w:iCs/>
          <w:sz w:val="26"/>
          <w:szCs w:val="26"/>
          <w:lang w:val="en-US"/>
        </w:rPr>
        <w:t>4,094</w:t>
      </w:r>
      <w:r w:rsidR="005A7A2C" w:rsidRPr="003E74D8">
        <w:rPr>
          <w:rFonts w:ascii="CordiaUPC" w:hAnsi="CordiaUPC" w:cs="CordiaUPC" w:hint="cs"/>
          <w:i/>
          <w:iCs/>
          <w:sz w:val="26"/>
          <w:szCs w:val="26"/>
          <w:lang w:val="en-US"/>
        </w:rPr>
        <w:t xml:space="preserve"> </w:t>
      </w:r>
      <w:r w:rsidRPr="003E74D8">
        <w:rPr>
          <w:rFonts w:ascii="CordiaUPC" w:hAnsi="CordiaUPC" w:cs="CordiaUPC" w:hint="cs"/>
          <w:i/>
          <w:iCs/>
          <w:sz w:val="26"/>
          <w:szCs w:val="26"/>
          <w:lang w:val="en-US"/>
        </w:rPr>
        <w:t>million)</w:t>
      </w:r>
      <w:r w:rsidRPr="003E74D8">
        <w:rPr>
          <w:rFonts w:ascii="CordiaUPC" w:hAnsi="CordiaUPC" w:cs="CordiaUPC" w:hint="cs"/>
          <w:sz w:val="26"/>
          <w:szCs w:val="26"/>
        </w:rPr>
        <w:t>.</w:t>
      </w:r>
    </w:p>
    <w:p w14:paraId="23A5FE88" w14:textId="77777777" w:rsidR="005212F7" w:rsidRPr="003E74D8" w:rsidRDefault="005212F7" w:rsidP="008C33CD">
      <w:pPr>
        <w:pStyle w:val="index"/>
        <w:spacing w:after="0" w:line="240" w:lineRule="exact"/>
        <w:ind w:left="547"/>
        <w:jc w:val="thaiDistribute"/>
        <w:rPr>
          <w:rFonts w:ascii="CordiaUPC" w:hAnsi="CordiaUPC" w:cs="CordiaUPC"/>
          <w:sz w:val="26"/>
          <w:szCs w:val="26"/>
        </w:rPr>
      </w:pPr>
    </w:p>
    <w:p w14:paraId="6AF9E24A" w14:textId="52206A32" w:rsidR="00EB07EA" w:rsidRPr="005C619D" w:rsidRDefault="00804502" w:rsidP="00E72B05">
      <w:pPr>
        <w:spacing w:line="240" w:lineRule="exact"/>
        <w:ind w:left="547"/>
        <w:jc w:val="both"/>
        <w:rPr>
          <w:rFonts w:cs="Times New Roman"/>
        </w:rPr>
      </w:pPr>
      <w:r w:rsidRPr="003E74D8">
        <w:rPr>
          <w:rFonts w:ascii="CordiaUPC" w:hAnsi="CordiaUPC" w:cs="CordiaUPC" w:hint="cs"/>
          <w:sz w:val="26"/>
          <w:szCs w:val="26"/>
        </w:rPr>
        <w:t>Amortisation</w:t>
      </w:r>
      <w:r w:rsidR="005212F7" w:rsidRPr="003E74D8">
        <w:rPr>
          <w:rFonts w:ascii="CordiaUPC" w:hAnsi="CordiaUPC" w:cs="CordiaUPC" w:hint="cs"/>
          <w:sz w:val="26"/>
          <w:szCs w:val="26"/>
        </w:rPr>
        <w:t xml:space="preserve"> presented in the </w:t>
      </w:r>
      <w:r w:rsidR="0021538E" w:rsidRPr="003E74D8">
        <w:rPr>
          <w:rFonts w:ascii="CordiaUPC" w:hAnsi="CordiaUPC" w:cs="CordiaUPC" w:hint="cs"/>
          <w:sz w:val="26"/>
          <w:szCs w:val="26"/>
        </w:rPr>
        <w:t>Bank</w:t>
      </w:r>
      <w:r w:rsidR="00B94029" w:rsidRPr="003E74D8">
        <w:rPr>
          <w:rFonts w:ascii="CordiaUPC" w:hAnsi="CordiaUPC" w:cs="CordiaUPC" w:hint="cs"/>
          <w:sz w:val="26"/>
          <w:szCs w:val="26"/>
        </w:rPr>
        <w:t xml:space="preserve"> </w:t>
      </w:r>
      <w:proofErr w:type="spellStart"/>
      <w:r w:rsidR="00B94029" w:rsidRPr="003E74D8">
        <w:rPr>
          <w:rFonts w:ascii="CordiaUPC" w:hAnsi="CordiaUPC" w:cs="CordiaUPC" w:hint="cs"/>
          <w:sz w:val="26"/>
          <w:szCs w:val="26"/>
        </w:rPr>
        <w:t>only’s</w:t>
      </w:r>
      <w:proofErr w:type="spellEnd"/>
      <w:r w:rsidR="00B94029" w:rsidRPr="003E74D8">
        <w:rPr>
          <w:rFonts w:ascii="CordiaUPC" w:hAnsi="CordiaUPC" w:cs="CordiaUPC" w:hint="cs"/>
          <w:sz w:val="26"/>
          <w:szCs w:val="26"/>
        </w:rPr>
        <w:t xml:space="preserve"> </w:t>
      </w:r>
      <w:r w:rsidR="005212F7" w:rsidRPr="003E74D8">
        <w:rPr>
          <w:rFonts w:ascii="CordiaUPC" w:hAnsi="CordiaUPC" w:cs="CordiaUPC" w:hint="cs"/>
          <w:sz w:val="26"/>
          <w:szCs w:val="26"/>
        </w:rPr>
        <w:t xml:space="preserve">profit or loss for the </w:t>
      </w:r>
      <w:r w:rsidR="00431349" w:rsidRPr="003F1F2A">
        <w:rPr>
          <w:rFonts w:ascii="CordiaUPC" w:hAnsi="CordiaUPC" w:cs="CordiaUPC" w:hint="cs"/>
          <w:sz w:val="26"/>
          <w:szCs w:val="26"/>
        </w:rPr>
        <w:t xml:space="preserve">six-month periods ended </w:t>
      </w:r>
      <w:r w:rsidR="00431349" w:rsidRPr="003F1F2A">
        <w:rPr>
          <w:rFonts w:ascii="CordiaUPC" w:hAnsi="CordiaUPC" w:cs="CordiaUPC" w:hint="cs"/>
          <w:sz w:val="26"/>
          <w:szCs w:val="26"/>
          <w:lang w:val="en-US"/>
        </w:rPr>
        <w:t>30 June 202</w:t>
      </w:r>
      <w:r w:rsidR="00431349">
        <w:rPr>
          <w:rFonts w:ascii="CordiaUPC" w:hAnsi="CordiaUPC" w:cs="CordiaUPC"/>
          <w:sz w:val="26"/>
          <w:szCs w:val="26"/>
          <w:lang w:val="en-US"/>
        </w:rPr>
        <w:t>1</w:t>
      </w:r>
      <w:r w:rsidR="00431349" w:rsidRPr="003F1F2A">
        <w:rPr>
          <w:rFonts w:ascii="CordiaUPC" w:hAnsi="CordiaUPC" w:cs="CordiaUPC" w:hint="cs"/>
          <w:sz w:val="26"/>
          <w:szCs w:val="26"/>
          <w:lang w:val="en-US"/>
        </w:rPr>
        <w:t xml:space="preserve"> and 20</w:t>
      </w:r>
      <w:r w:rsidR="00431349">
        <w:rPr>
          <w:rFonts w:ascii="CordiaUPC" w:hAnsi="CordiaUPC" w:cs="CordiaUPC"/>
          <w:sz w:val="26"/>
          <w:szCs w:val="26"/>
          <w:lang w:val="en-US"/>
        </w:rPr>
        <w:t>20</w:t>
      </w:r>
      <w:r w:rsidR="00431349" w:rsidRPr="003F1F2A">
        <w:rPr>
          <w:rFonts w:ascii="CordiaUPC" w:hAnsi="CordiaUPC" w:cs="CordiaUPC" w:hint="cs"/>
          <w:sz w:val="26"/>
          <w:szCs w:val="26"/>
          <w:lang w:val="en-US"/>
        </w:rPr>
        <w:t xml:space="preserve"> </w:t>
      </w:r>
      <w:r w:rsidR="005212F7" w:rsidRPr="003E74D8">
        <w:rPr>
          <w:rFonts w:ascii="CordiaUPC" w:hAnsi="CordiaUPC" w:cs="CordiaUPC" w:hint="cs"/>
          <w:sz w:val="26"/>
          <w:szCs w:val="26"/>
          <w:lang w:val="en-US"/>
        </w:rPr>
        <w:t>amounted to Baht</w:t>
      </w:r>
      <w:r w:rsidR="001B41E9" w:rsidRPr="003E74D8">
        <w:rPr>
          <w:rFonts w:ascii="CordiaUPC" w:hAnsi="CordiaUPC" w:cs="CordiaUPC" w:hint="cs"/>
          <w:sz w:val="26"/>
          <w:szCs w:val="26"/>
          <w:lang w:val="en-US"/>
        </w:rPr>
        <w:t xml:space="preserve"> </w:t>
      </w:r>
      <w:r w:rsidR="00C85029">
        <w:rPr>
          <w:rFonts w:ascii="CordiaUPC" w:hAnsi="CordiaUPC" w:cs="CordiaUPC"/>
          <w:sz w:val="26"/>
          <w:szCs w:val="26"/>
          <w:lang w:val="en-US"/>
        </w:rPr>
        <w:t>468</w:t>
      </w:r>
      <w:r w:rsidR="00894FFA">
        <w:rPr>
          <w:rFonts w:ascii="CordiaUPC" w:hAnsi="CordiaUPC" w:cs="CordiaUPC"/>
          <w:sz w:val="26"/>
          <w:szCs w:val="26"/>
          <w:lang w:val="en-US"/>
        </w:rPr>
        <w:t xml:space="preserve"> </w:t>
      </w:r>
      <w:r w:rsidR="007071E5" w:rsidRPr="003E74D8">
        <w:rPr>
          <w:rFonts w:ascii="CordiaUPC" w:hAnsi="CordiaUPC" w:cs="CordiaUPC" w:hint="cs"/>
          <w:sz w:val="26"/>
          <w:szCs w:val="26"/>
          <w:lang w:val="en-US"/>
        </w:rPr>
        <w:t xml:space="preserve">million and Baht </w:t>
      </w:r>
      <w:r w:rsidR="00431349">
        <w:rPr>
          <w:rFonts w:ascii="CordiaUPC" w:hAnsi="CordiaUPC" w:cs="CordiaUPC"/>
          <w:sz w:val="26"/>
          <w:szCs w:val="26"/>
          <w:lang w:val="en-US"/>
        </w:rPr>
        <w:t xml:space="preserve">421 </w:t>
      </w:r>
      <w:r w:rsidR="005212F7" w:rsidRPr="003E74D8">
        <w:rPr>
          <w:rFonts w:ascii="CordiaUPC" w:hAnsi="CordiaUPC" w:cs="CordiaUPC" w:hint="cs"/>
          <w:sz w:val="26"/>
          <w:szCs w:val="26"/>
          <w:lang w:val="en-US"/>
        </w:rPr>
        <w:t>million</w:t>
      </w:r>
      <w:r w:rsidR="00DA638D" w:rsidRPr="003E74D8">
        <w:rPr>
          <w:rFonts w:ascii="CordiaUPC" w:hAnsi="CordiaUPC" w:cs="CordiaUPC" w:hint="cs"/>
          <w:sz w:val="26"/>
          <w:szCs w:val="26"/>
          <w:lang w:val="en-US"/>
        </w:rPr>
        <w:t>, respectively</w:t>
      </w:r>
      <w:r w:rsidR="005212F7" w:rsidRPr="003E74D8">
        <w:rPr>
          <w:rFonts w:ascii="CordiaUPC" w:hAnsi="CordiaUPC" w:cs="CordiaUPC" w:hint="cs"/>
          <w:sz w:val="26"/>
          <w:szCs w:val="26"/>
          <w:lang w:val="en-US"/>
        </w:rPr>
        <w:t>.</w:t>
      </w:r>
    </w:p>
    <w:p w14:paraId="0D827CCA" w14:textId="77777777" w:rsidR="003940F4" w:rsidRPr="00894FFA" w:rsidRDefault="003940F4" w:rsidP="003940F4">
      <w:pPr>
        <w:jc w:val="both"/>
        <w:rPr>
          <w:rFonts w:cstheme="minorBidi"/>
          <w:cs/>
          <w:lang w:val="en-US" w:bidi="th-TH"/>
        </w:rPr>
        <w:sectPr w:rsidR="003940F4" w:rsidRPr="00894FFA" w:rsidSect="00920825">
          <w:headerReference w:type="default" r:id="rId14"/>
          <w:pgSz w:w="16840" w:h="11907" w:orient="landscape"/>
          <w:pgMar w:top="691" w:right="1000" w:bottom="576" w:left="1152" w:header="720" w:footer="720" w:gutter="0"/>
          <w:cols w:space="720"/>
          <w:docGrid w:linePitch="299"/>
        </w:sectPr>
      </w:pPr>
    </w:p>
    <w:p w14:paraId="765F7AF6" w14:textId="503012C8" w:rsidR="003940F4" w:rsidRPr="008C33CD" w:rsidRDefault="003940F4" w:rsidP="003940F4">
      <w:pPr>
        <w:spacing w:line="240" w:lineRule="auto"/>
        <w:ind w:left="540"/>
        <w:jc w:val="both"/>
        <w:rPr>
          <w:rFonts w:ascii="CordiaUPC" w:hAnsi="CordiaUPC" w:cs="CordiaUPC"/>
          <w:i/>
          <w:iCs/>
          <w:color w:val="000000"/>
          <w:sz w:val="26"/>
          <w:szCs w:val="26"/>
          <w:lang w:val="en-US" w:bidi="th-TH"/>
        </w:rPr>
      </w:pPr>
      <w:r w:rsidRPr="008C33CD">
        <w:rPr>
          <w:rFonts w:ascii="CordiaUPC" w:hAnsi="CordiaUPC" w:cs="CordiaUPC" w:hint="cs"/>
          <w:i/>
          <w:iCs/>
          <w:color w:val="000000"/>
          <w:sz w:val="26"/>
          <w:szCs w:val="26"/>
          <w:lang w:val="en-US" w:bidi="th-TH"/>
        </w:rPr>
        <w:t>Impairment testing for goodwill</w:t>
      </w:r>
    </w:p>
    <w:p w14:paraId="47FD24DB" w14:textId="77777777" w:rsidR="003940F4" w:rsidRPr="008C33CD" w:rsidRDefault="003940F4" w:rsidP="003940F4">
      <w:pPr>
        <w:spacing w:line="240" w:lineRule="auto"/>
        <w:ind w:left="360" w:hanging="360"/>
        <w:jc w:val="both"/>
        <w:rPr>
          <w:rFonts w:ascii="CordiaUPC" w:hAnsi="CordiaUPC" w:cs="CordiaUPC"/>
          <w:color w:val="000000"/>
          <w:sz w:val="26"/>
          <w:szCs w:val="26"/>
          <w:lang w:val="en-US" w:bidi="th-TH"/>
        </w:rPr>
      </w:pPr>
    </w:p>
    <w:p w14:paraId="0F25CD9C" w14:textId="7362767F" w:rsidR="00A15468" w:rsidRPr="0015537B" w:rsidRDefault="00A15468" w:rsidP="00A15468">
      <w:pPr>
        <w:spacing w:line="240" w:lineRule="auto"/>
        <w:ind w:left="540"/>
        <w:jc w:val="thaiDistribute"/>
        <w:rPr>
          <w:rFonts w:ascii="CordiaUPC" w:hAnsi="CordiaUPC" w:cs="CordiaUPC"/>
          <w:color w:val="000000"/>
          <w:sz w:val="26"/>
          <w:szCs w:val="26"/>
          <w:cs/>
          <w:lang w:val="en-US" w:bidi="th-TH"/>
        </w:rPr>
      </w:pPr>
      <w:r w:rsidRPr="0015537B">
        <w:rPr>
          <w:rFonts w:ascii="CordiaUPC" w:hAnsi="CordiaUPC" w:cs="CordiaUPC"/>
          <w:color w:val="000000"/>
          <w:sz w:val="26"/>
          <w:szCs w:val="26"/>
          <w:lang w:val="en-US" w:bidi="th-TH"/>
        </w:rPr>
        <w:t xml:space="preserve">For the purposes of impairment testing, goodwill has been allocated to Retail Banking segment which is identified as Cash Generating Unit (CGU).  </w:t>
      </w:r>
    </w:p>
    <w:p w14:paraId="384D9671" w14:textId="77777777" w:rsidR="00A15468" w:rsidRPr="003F3F64" w:rsidRDefault="00A15468" w:rsidP="00A15468">
      <w:pPr>
        <w:spacing w:line="240" w:lineRule="auto"/>
        <w:ind w:left="360" w:hanging="360"/>
        <w:jc w:val="both"/>
        <w:rPr>
          <w:rFonts w:ascii="CordiaUPC" w:hAnsi="CordiaUPC" w:cs="CordiaUPC"/>
          <w:color w:val="000000"/>
          <w:sz w:val="24"/>
          <w:szCs w:val="24"/>
          <w:lang w:val="en-US" w:bidi="th-TH"/>
        </w:rPr>
      </w:pPr>
    </w:p>
    <w:p w14:paraId="13912C71" w14:textId="79E27C8B" w:rsidR="00A15468" w:rsidRPr="0015537B" w:rsidRDefault="00A15468" w:rsidP="00A15468">
      <w:pPr>
        <w:spacing w:line="240" w:lineRule="auto"/>
        <w:ind w:left="540"/>
        <w:jc w:val="both"/>
        <w:rPr>
          <w:rFonts w:ascii="CordiaUPC" w:hAnsi="CordiaUPC" w:cs="CordiaUPC"/>
          <w:color w:val="000000"/>
          <w:sz w:val="26"/>
          <w:szCs w:val="26"/>
          <w:cs/>
          <w:lang w:val="en-US" w:bidi="th-TH"/>
        </w:rPr>
      </w:pPr>
      <w:r w:rsidRPr="0015537B">
        <w:rPr>
          <w:rFonts w:ascii="CordiaUPC" w:hAnsi="CordiaUPC" w:cs="CordiaUPC"/>
          <w:color w:val="000000"/>
          <w:sz w:val="26"/>
          <w:szCs w:val="26"/>
          <w:lang w:val="en-US" w:bidi="th-TH"/>
        </w:rPr>
        <w:t>The recoverable amount of goodwill is</w:t>
      </w:r>
      <w:r w:rsidRPr="0015537B">
        <w:rPr>
          <w:rFonts w:ascii="CordiaUPC" w:hAnsi="CordiaUPC" w:cs="CordiaUPC"/>
          <w:color w:val="000000"/>
          <w:sz w:val="26"/>
          <w:szCs w:val="26"/>
          <w:cs/>
          <w:lang w:val="en-US" w:bidi="th-TH"/>
        </w:rPr>
        <w:t xml:space="preserve"> </w:t>
      </w:r>
      <w:r w:rsidRPr="0015537B">
        <w:rPr>
          <w:rFonts w:ascii="CordiaUPC" w:hAnsi="CordiaUPC" w:cs="CordiaUPC"/>
          <w:color w:val="000000"/>
          <w:sz w:val="26"/>
          <w:szCs w:val="26"/>
          <w:lang w:val="en-US" w:bidi="th-TH"/>
        </w:rPr>
        <w:t>determined based on</w:t>
      </w:r>
      <w:r w:rsidRPr="0015537B">
        <w:rPr>
          <w:rFonts w:ascii="CordiaUPC" w:hAnsi="CordiaUPC" w:cs="CordiaUPC"/>
          <w:color w:val="000000"/>
          <w:sz w:val="26"/>
          <w:szCs w:val="26"/>
          <w:cs/>
          <w:lang w:val="en-US" w:bidi="th-TH"/>
        </w:rPr>
        <w:t xml:space="preserve"> </w:t>
      </w:r>
      <w:r w:rsidRPr="0015537B">
        <w:rPr>
          <w:rFonts w:ascii="CordiaUPC" w:hAnsi="CordiaUPC" w:cs="CordiaUPC"/>
          <w:color w:val="000000"/>
          <w:sz w:val="26"/>
          <w:szCs w:val="26"/>
          <w:lang w:val="en-US" w:bidi="th-TH"/>
        </w:rPr>
        <w:t xml:space="preserve">a value-in-use calculation, using discounted cash flow from business plan approved by the Board of Director covering </w:t>
      </w:r>
      <w:r w:rsidR="00B35A15">
        <w:rPr>
          <w:rFonts w:ascii="CordiaUPC" w:hAnsi="CordiaUPC" w:cs="CordiaUPC"/>
          <w:color w:val="000000"/>
          <w:sz w:val="26"/>
          <w:szCs w:val="26"/>
          <w:lang w:val="en-US" w:bidi="th-TH"/>
        </w:rPr>
        <w:t xml:space="preserve">5 </w:t>
      </w:r>
      <w:r w:rsidRPr="0015537B">
        <w:rPr>
          <w:rFonts w:ascii="CordiaUPC" w:hAnsi="CordiaUPC" w:cs="CordiaUPC"/>
          <w:color w:val="000000"/>
          <w:sz w:val="26"/>
          <w:szCs w:val="26"/>
          <w:lang w:val="en-US" w:bidi="th-TH"/>
        </w:rPr>
        <w:t>year</w:t>
      </w:r>
      <w:r w:rsidR="00251116">
        <w:rPr>
          <w:rFonts w:ascii="CordiaUPC" w:hAnsi="CordiaUPC" w:cs="CordiaUPC"/>
          <w:color w:val="000000"/>
          <w:sz w:val="26"/>
          <w:szCs w:val="26"/>
          <w:lang w:val="en-US" w:bidi="th-TH"/>
        </w:rPr>
        <w:t>s</w:t>
      </w:r>
      <w:r w:rsidR="00855EFD">
        <w:rPr>
          <w:rFonts w:ascii="CordiaUPC" w:hAnsi="CordiaUPC" w:cs="CordiaUPC"/>
          <w:color w:val="000000"/>
          <w:sz w:val="26"/>
          <w:szCs w:val="26"/>
          <w:lang w:val="en-US" w:bidi="th-TH"/>
        </w:rPr>
        <w:t xml:space="preserve"> period</w:t>
      </w:r>
      <w:r w:rsidRPr="0015537B">
        <w:rPr>
          <w:rFonts w:ascii="CordiaUPC" w:hAnsi="CordiaUPC" w:cs="CordiaUPC"/>
          <w:color w:val="000000"/>
          <w:sz w:val="26"/>
          <w:szCs w:val="26"/>
          <w:lang w:val="en-US" w:bidi="th-TH"/>
        </w:rPr>
        <w:t>. The discount rate used for the computation of the net present value is reference to industry cost of capital (</w:t>
      </w:r>
      <w:proofErr w:type="spellStart"/>
      <w:r w:rsidRPr="0015537B">
        <w:rPr>
          <w:rFonts w:ascii="CordiaUPC" w:hAnsi="CordiaUPC" w:cs="CordiaUPC"/>
          <w:color w:val="000000"/>
          <w:sz w:val="26"/>
          <w:szCs w:val="26"/>
          <w:lang w:val="en-US" w:bidi="th-TH"/>
        </w:rPr>
        <w:t>ke</w:t>
      </w:r>
      <w:proofErr w:type="spellEnd"/>
      <w:r w:rsidRPr="0015537B">
        <w:rPr>
          <w:rFonts w:ascii="CordiaUPC" w:hAnsi="CordiaUPC" w:cs="CordiaUPC"/>
          <w:color w:val="000000"/>
          <w:sz w:val="26"/>
          <w:szCs w:val="26"/>
          <w:lang w:val="en-US" w:bidi="th-TH"/>
        </w:rPr>
        <w:t xml:space="preserve">). The terminal growth rate derived from long term GDP is applied for cash flow beyond </w:t>
      </w:r>
      <w:r w:rsidR="001F744D">
        <w:rPr>
          <w:rFonts w:ascii="CordiaUPC" w:hAnsi="CordiaUPC" w:cs="CordiaUPC"/>
          <w:color w:val="000000"/>
          <w:sz w:val="26"/>
          <w:szCs w:val="26"/>
          <w:lang w:val="en-US" w:bidi="th-TH"/>
        </w:rPr>
        <w:t>5</w:t>
      </w:r>
      <w:r w:rsidR="000F69AC">
        <w:rPr>
          <w:rFonts w:ascii="CordiaUPC" w:hAnsi="CordiaUPC" w:cs="CordiaUPC"/>
          <w:color w:val="000000"/>
          <w:sz w:val="26"/>
          <w:szCs w:val="26"/>
          <w:lang w:val="en-US" w:bidi="th-TH"/>
        </w:rPr>
        <w:t xml:space="preserve"> </w:t>
      </w:r>
      <w:r w:rsidRPr="0015537B">
        <w:rPr>
          <w:rFonts w:ascii="CordiaUPC" w:hAnsi="CordiaUPC" w:cs="CordiaUPC"/>
          <w:color w:val="000000"/>
          <w:sz w:val="26"/>
          <w:szCs w:val="26"/>
          <w:lang w:val="en-US" w:bidi="th-TH"/>
        </w:rPr>
        <w:t>yea</w:t>
      </w:r>
      <w:r w:rsidR="009157D3">
        <w:rPr>
          <w:rFonts w:ascii="CordiaUPC" w:hAnsi="CordiaUPC" w:cs="CordiaUPC"/>
          <w:color w:val="000000"/>
          <w:sz w:val="26"/>
          <w:szCs w:val="26"/>
          <w:lang w:val="en-US" w:bidi="th-TH"/>
        </w:rPr>
        <w:t>rs</w:t>
      </w:r>
      <w:r w:rsidR="00855EFD">
        <w:rPr>
          <w:rFonts w:ascii="CordiaUPC" w:hAnsi="CordiaUPC" w:cs="CordiaUPC"/>
          <w:color w:val="000000"/>
          <w:sz w:val="26"/>
          <w:szCs w:val="26"/>
          <w:lang w:val="en-US" w:bidi="th-TH"/>
        </w:rPr>
        <w:t xml:space="preserve"> period</w:t>
      </w:r>
      <w:r w:rsidR="001F744D">
        <w:rPr>
          <w:rFonts w:ascii="CordiaUPC" w:hAnsi="CordiaUPC" w:cs="CordiaUPC"/>
          <w:color w:val="000000"/>
          <w:sz w:val="26"/>
          <w:szCs w:val="26"/>
          <w:lang w:val="en-US" w:bidi="th-TH"/>
        </w:rPr>
        <w:t>.</w:t>
      </w:r>
    </w:p>
    <w:p w14:paraId="4362B827" w14:textId="2368E7FD" w:rsidR="00A15468" w:rsidRPr="003F3F64" w:rsidRDefault="00A15468" w:rsidP="00A15468">
      <w:pPr>
        <w:spacing w:line="240" w:lineRule="auto"/>
        <w:ind w:left="540"/>
        <w:jc w:val="both"/>
        <w:rPr>
          <w:rFonts w:ascii="CordiaUPC" w:hAnsi="CordiaUPC" w:cs="CordiaUPC"/>
          <w:color w:val="000000"/>
          <w:sz w:val="24"/>
          <w:szCs w:val="24"/>
          <w:lang w:val="en-US" w:bidi="th-TH"/>
        </w:rPr>
      </w:pPr>
    </w:p>
    <w:p w14:paraId="0A98A683" w14:textId="71242F0B" w:rsidR="000F69AC" w:rsidRDefault="000F69AC" w:rsidP="00A15468">
      <w:pPr>
        <w:spacing w:line="240" w:lineRule="auto"/>
        <w:ind w:left="540"/>
        <w:jc w:val="both"/>
        <w:rPr>
          <w:rFonts w:ascii="CordiaUPC" w:hAnsi="CordiaUPC" w:cs="CordiaUPC"/>
          <w:color w:val="000000"/>
          <w:sz w:val="26"/>
          <w:szCs w:val="26"/>
          <w:lang w:val="en-US" w:bidi="th-TH"/>
        </w:rPr>
      </w:pPr>
      <w:r w:rsidRPr="0015537B">
        <w:rPr>
          <w:rFonts w:ascii="CordiaUPC" w:hAnsi="CordiaUPC" w:cs="CordiaUPC"/>
          <w:color w:val="000000"/>
          <w:sz w:val="26"/>
          <w:szCs w:val="26"/>
          <w:lang w:val="en-US" w:bidi="th-TH"/>
        </w:rPr>
        <w:t>TMB conducts a review at each reporting date if there is any indication for impairment</w:t>
      </w:r>
      <w:r>
        <w:rPr>
          <w:rFonts w:ascii="CordiaUPC" w:hAnsi="CordiaUPC" w:cs="CordiaUPC"/>
          <w:color w:val="000000"/>
          <w:sz w:val="26"/>
          <w:szCs w:val="26"/>
          <w:lang w:val="en-US" w:bidi="th-TH"/>
        </w:rPr>
        <w:t xml:space="preserve"> of goodwill</w:t>
      </w:r>
      <w:r w:rsidRPr="0015537B">
        <w:rPr>
          <w:rFonts w:ascii="CordiaUPC" w:hAnsi="CordiaUPC" w:cs="CordiaUPC"/>
          <w:color w:val="000000"/>
          <w:sz w:val="26"/>
          <w:szCs w:val="26"/>
          <w:lang w:val="en-US" w:bidi="th-TH"/>
        </w:rPr>
        <w:t>.</w:t>
      </w:r>
    </w:p>
    <w:p w14:paraId="1FB801A7" w14:textId="77777777" w:rsidR="000F69AC" w:rsidRPr="003F3F64" w:rsidRDefault="000F69AC" w:rsidP="00A15468">
      <w:pPr>
        <w:spacing w:line="240" w:lineRule="auto"/>
        <w:ind w:left="540"/>
        <w:jc w:val="both"/>
        <w:rPr>
          <w:rFonts w:ascii="CordiaUPC" w:hAnsi="CordiaUPC" w:cs="CordiaUPC"/>
          <w:color w:val="000000"/>
          <w:sz w:val="24"/>
          <w:szCs w:val="24"/>
          <w:lang w:val="en-US" w:bidi="th-TH"/>
        </w:rPr>
      </w:pPr>
    </w:p>
    <w:p w14:paraId="3D3F867C" w14:textId="1B82198B" w:rsidR="00A15468" w:rsidRPr="0015537B" w:rsidRDefault="00A15468" w:rsidP="00A15468">
      <w:pPr>
        <w:spacing w:line="240" w:lineRule="auto"/>
        <w:ind w:left="540"/>
        <w:jc w:val="both"/>
        <w:rPr>
          <w:rFonts w:ascii="CordiaUPC" w:hAnsi="CordiaUPC" w:cs="CordiaUPC"/>
          <w:color w:val="000000"/>
          <w:sz w:val="26"/>
          <w:szCs w:val="26"/>
          <w:lang w:val="en-US" w:bidi="th-TH"/>
        </w:rPr>
      </w:pPr>
      <w:r w:rsidRPr="0015537B">
        <w:rPr>
          <w:rFonts w:ascii="CordiaUPC" w:hAnsi="CordiaUPC" w:cs="CordiaUPC"/>
          <w:color w:val="000000"/>
          <w:sz w:val="26"/>
          <w:szCs w:val="26"/>
          <w:lang w:val="en-US" w:bidi="th-TH"/>
        </w:rPr>
        <w:t xml:space="preserve">As at </w:t>
      </w:r>
      <w:r w:rsidR="000F7032" w:rsidRPr="003F1F2A">
        <w:rPr>
          <w:rFonts w:ascii="CordiaUPC" w:hAnsi="CordiaUPC" w:cs="CordiaUPC" w:hint="cs"/>
          <w:sz w:val="26"/>
          <w:szCs w:val="26"/>
          <w:lang w:val="en-US"/>
        </w:rPr>
        <w:t>30 June 202</w:t>
      </w:r>
      <w:r w:rsidR="000F7032">
        <w:rPr>
          <w:rFonts w:ascii="CordiaUPC" w:hAnsi="CordiaUPC" w:cs="CordiaUPC"/>
          <w:sz w:val="26"/>
          <w:szCs w:val="26"/>
          <w:lang w:val="en-US"/>
        </w:rPr>
        <w:t>1</w:t>
      </w:r>
      <w:r w:rsidRPr="0015537B">
        <w:rPr>
          <w:rFonts w:ascii="CordiaUPC" w:hAnsi="CordiaUPC" w:cs="CordiaUPC"/>
          <w:color w:val="000000"/>
          <w:sz w:val="26"/>
          <w:szCs w:val="26"/>
          <w:lang w:val="en-US" w:bidi="th-TH"/>
        </w:rPr>
        <w:t>, the recoverable amount was greater than the carrying value of goodwill; hence, no impairment loss on goodwill was required.</w:t>
      </w:r>
    </w:p>
    <w:p w14:paraId="4501B9DA" w14:textId="77777777" w:rsidR="003940F4" w:rsidRPr="008C33CD" w:rsidRDefault="003940F4" w:rsidP="00554EC3">
      <w:pPr>
        <w:spacing w:line="240" w:lineRule="atLeast"/>
        <w:ind w:left="540"/>
        <w:jc w:val="both"/>
        <w:rPr>
          <w:rFonts w:ascii="CordiaUPC" w:hAnsi="CordiaUPC" w:cs="CordiaUPC"/>
          <w:color w:val="000000"/>
          <w:sz w:val="26"/>
          <w:szCs w:val="26"/>
          <w:lang w:val="en-US" w:bidi="th-TH"/>
        </w:rPr>
      </w:pPr>
    </w:p>
    <w:p w14:paraId="0F6B1AC3" w14:textId="020B667B" w:rsidR="003940F4" w:rsidRPr="003940F4" w:rsidRDefault="00554EC3" w:rsidP="00A53401">
      <w:pPr>
        <w:spacing w:line="240" w:lineRule="auto"/>
        <w:rPr>
          <w:rFonts w:cstheme="minorBidi"/>
          <w:cs/>
          <w:lang w:bidi="th-TH"/>
        </w:rPr>
        <w:sectPr w:rsidR="003940F4" w:rsidRPr="003940F4" w:rsidSect="003940F4">
          <w:pgSz w:w="11907" w:h="16840"/>
          <w:pgMar w:top="1152" w:right="1017" w:bottom="1152" w:left="1080" w:header="720" w:footer="720" w:gutter="0"/>
          <w:cols w:space="720"/>
          <w:docGrid w:linePitch="299"/>
        </w:sectPr>
      </w:pPr>
      <w:r>
        <w:rPr>
          <w:rFonts w:ascii="CordiaUPC" w:hAnsi="CordiaUPC" w:cs="CordiaUPC"/>
          <w:color w:val="000000"/>
          <w:sz w:val="26"/>
          <w:szCs w:val="26"/>
          <w:lang w:val="en-US" w:bidi="th-TH"/>
        </w:rPr>
        <w:br w:type="page"/>
      </w:r>
    </w:p>
    <w:p w14:paraId="1AEE5148" w14:textId="194DC0F3" w:rsidR="00ED2EFD" w:rsidRPr="00554EC3" w:rsidRDefault="005A67D5" w:rsidP="00FA1969">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bCs/>
          <w:i w:val="0"/>
          <w:iCs/>
          <w:sz w:val="28"/>
          <w:szCs w:val="28"/>
        </w:rPr>
        <w:t>19</w:t>
      </w:r>
      <w:r w:rsidR="00ED2EFD" w:rsidRPr="00554EC3">
        <w:rPr>
          <w:rFonts w:ascii="CordiaUPC" w:hAnsi="CordiaUPC" w:cs="CordiaUPC" w:hint="cs"/>
          <w:bCs/>
          <w:i w:val="0"/>
          <w:iCs/>
          <w:sz w:val="28"/>
          <w:szCs w:val="28"/>
        </w:rPr>
        <w:tab/>
        <w:t xml:space="preserve">Deferred tax and income tax </w:t>
      </w:r>
    </w:p>
    <w:p w14:paraId="43B0F19A" w14:textId="77777777" w:rsidR="00ED2EFD" w:rsidRPr="00554EC3" w:rsidRDefault="00ED2EFD" w:rsidP="00FA1969">
      <w:pPr>
        <w:autoSpaceDE w:val="0"/>
        <w:autoSpaceDN w:val="0"/>
        <w:adjustRightInd w:val="0"/>
        <w:spacing w:line="240" w:lineRule="exact"/>
        <w:ind w:left="540"/>
        <w:rPr>
          <w:rFonts w:ascii="CordiaUPC" w:hAnsi="CordiaUPC" w:cs="CordiaUPC"/>
          <w:sz w:val="26"/>
          <w:szCs w:val="26"/>
          <w:lang w:val="en-US" w:eastAsia="en-GB" w:bidi="th-TH"/>
        </w:rPr>
      </w:pPr>
    </w:p>
    <w:p w14:paraId="76316E7E" w14:textId="5B05D93C" w:rsidR="00ED2EFD" w:rsidRPr="00554EC3" w:rsidRDefault="005A67D5" w:rsidP="00FA1969">
      <w:pPr>
        <w:pStyle w:val="index"/>
        <w:spacing w:after="0" w:line="240" w:lineRule="exact"/>
        <w:ind w:left="540" w:hanging="540"/>
        <w:jc w:val="both"/>
        <w:rPr>
          <w:rFonts w:ascii="CordiaUPC" w:hAnsi="CordiaUPC" w:cs="CordiaUPC"/>
          <w:b/>
          <w:bCs/>
          <w:sz w:val="26"/>
          <w:szCs w:val="26"/>
        </w:rPr>
      </w:pPr>
      <w:r>
        <w:rPr>
          <w:rFonts w:ascii="CordiaUPC" w:hAnsi="CordiaUPC" w:cs="CordiaUPC"/>
          <w:b/>
          <w:bCs/>
          <w:sz w:val="26"/>
          <w:szCs w:val="26"/>
        </w:rPr>
        <w:t>19</w:t>
      </w:r>
      <w:r w:rsidR="00ED2EFD" w:rsidRPr="00554EC3">
        <w:rPr>
          <w:rFonts w:ascii="CordiaUPC" w:hAnsi="CordiaUPC" w:cs="CordiaUPC" w:hint="cs"/>
          <w:b/>
          <w:bCs/>
          <w:sz w:val="26"/>
          <w:szCs w:val="26"/>
        </w:rPr>
        <w:t>.1</w:t>
      </w:r>
      <w:r w:rsidR="00ED2EFD" w:rsidRPr="00554EC3">
        <w:rPr>
          <w:rFonts w:ascii="CordiaUPC" w:hAnsi="CordiaUPC" w:cs="CordiaUPC" w:hint="cs"/>
          <w:b/>
          <w:bCs/>
          <w:sz w:val="26"/>
          <w:szCs w:val="26"/>
        </w:rPr>
        <w:tab/>
        <w:t>Deferred tax</w:t>
      </w:r>
    </w:p>
    <w:p w14:paraId="6168D7E6" w14:textId="77777777" w:rsidR="006B5638" w:rsidRPr="00554EC3" w:rsidRDefault="006B5638" w:rsidP="00FA1969">
      <w:pPr>
        <w:pStyle w:val="index"/>
        <w:spacing w:after="0" w:line="240" w:lineRule="exact"/>
        <w:ind w:left="567"/>
        <w:jc w:val="both"/>
        <w:rPr>
          <w:rFonts w:ascii="CordiaUPC" w:hAnsi="CordiaUPC" w:cs="CordiaUPC"/>
          <w:sz w:val="26"/>
          <w:szCs w:val="26"/>
        </w:rPr>
      </w:pPr>
    </w:p>
    <w:p w14:paraId="0E2F83C6" w14:textId="77777777" w:rsidR="00591E81" w:rsidRPr="00554EC3" w:rsidRDefault="00591E81" w:rsidP="00591E81">
      <w:pPr>
        <w:pStyle w:val="PlainText"/>
        <w:tabs>
          <w:tab w:val="left" w:pos="540"/>
        </w:tabs>
        <w:spacing w:line="240" w:lineRule="atLeast"/>
        <w:ind w:left="540" w:right="-28"/>
        <w:jc w:val="both"/>
        <w:rPr>
          <w:rFonts w:ascii="CordiaUPC" w:hAnsi="CordiaUPC" w:cs="CordiaUPC"/>
          <w:sz w:val="26"/>
          <w:szCs w:val="26"/>
        </w:rPr>
      </w:pPr>
      <w:r w:rsidRPr="00554EC3">
        <w:rPr>
          <w:rFonts w:ascii="CordiaUPC" w:hAnsi="CordiaUPC" w:cs="CordiaUPC" w:hint="cs"/>
          <w:sz w:val="26"/>
          <w:szCs w:val="26"/>
        </w:rPr>
        <w:t>Deferred tax assets and liabilities presented net by entity were</w:t>
      </w:r>
      <w:r w:rsidRPr="00554EC3">
        <w:rPr>
          <w:rFonts w:ascii="CordiaUPC" w:hAnsi="CordiaUPC" w:cs="CordiaUPC" w:hint="cs"/>
          <w:color w:val="000000"/>
          <w:sz w:val="26"/>
          <w:szCs w:val="26"/>
          <w:lang w:val="en-US" w:eastAsia="en-GB"/>
        </w:rPr>
        <w:t xml:space="preserve"> </w:t>
      </w:r>
      <w:r w:rsidRPr="00554EC3">
        <w:rPr>
          <w:rFonts w:ascii="CordiaUPC" w:hAnsi="CordiaUPC" w:cs="CordiaUPC" w:hint="cs"/>
          <w:sz w:val="26"/>
          <w:szCs w:val="26"/>
        </w:rPr>
        <w:t>as follows:</w:t>
      </w:r>
    </w:p>
    <w:p w14:paraId="4FDF0803" w14:textId="77777777" w:rsidR="004721DF" w:rsidRPr="00554EC3" w:rsidRDefault="004721DF" w:rsidP="00591E81">
      <w:pPr>
        <w:pStyle w:val="PlainText"/>
        <w:tabs>
          <w:tab w:val="left" w:pos="540"/>
        </w:tabs>
        <w:spacing w:line="240" w:lineRule="atLeast"/>
        <w:ind w:left="540" w:right="-28"/>
        <w:jc w:val="both"/>
        <w:rPr>
          <w:rFonts w:ascii="CordiaUPC" w:hAnsi="CordiaUPC" w:cs="CordiaUPC"/>
          <w:sz w:val="26"/>
          <w:szCs w:val="26"/>
        </w:rPr>
      </w:pPr>
    </w:p>
    <w:tbl>
      <w:tblPr>
        <w:tblW w:w="9464" w:type="dxa"/>
        <w:tblInd w:w="540"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554EC3" w14:paraId="00E1FCB4" w14:textId="77777777" w:rsidTr="00C97278">
        <w:trPr>
          <w:cantSplit/>
          <w:tblHeader/>
        </w:trPr>
        <w:tc>
          <w:tcPr>
            <w:tcW w:w="3764" w:type="dxa"/>
          </w:tcPr>
          <w:p w14:paraId="3A434710" w14:textId="77777777" w:rsidR="004721DF" w:rsidRPr="00554EC3" w:rsidRDefault="004721DF" w:rsidP="006E74AD">
            <w:pPr>
              <w:pStyle w:val="acctfourfigures"/>
              <w:spacing w:line="240" w:lineRule="atLeast"/>
              <w:rPr>
                <w:rFonts w:ascii="CordiaUPC" w:hAnsi="CordiaUPC" w:cs="CordiaUPC"/>
                <w:b/>
                <w:bCs/>
                <w:i/>
                <w:iCs/>
                <w:sz w:val="26"/>
                <w:szCs w:val="26"/>
              </w:rPr>
            </w:pPr>
          </w:p>
        </w:tc>
        <w:tc>
          <w:tcPr>
            <w:tcW w:w="553" w:type="dxa"/>
            <w:gridSpan w:val="2"/>
          </w:tcPr>
          <w:p w14:paraId="420A00D6" w14:textId="77777777" w:rsidR="004721DF" w:rsidRPr="00554EC3" w:rsidRDefault="004721DF" w:rsidP="006E74AD">
            <w:pPr>
              <w:pStyle w:val="acctmergecolhdg"/>
              <w:spacing w:line="240" w:lineRule="atLeast"/>
              <w:rPr>
                <w:rFonts w:ascii="CordiaUPC" w:hAnsi="CordiaUPC" w:cs="CordiaUPC"/>
                <w:b w:val="0"/>
                <w:bCs/>
                <w:i/>
                <w:iCs/>
                <w:sz w:val="26"/>
                <w:szCs w:val="26"/>
                <w:lang w:val="en-US" w:bidi="th-TH"/>
              </w:rPr>
            </w:pPr>
          </w:p>
        </w:tc>
        <w:tc>
          <w:tcPr>
            <w:tcW w:w="2589" w:type="dxa"/>
            <w:gridSpan w:val="4"/>
          </w:tcPr>
          <w:p w14:paraId="14CEEB49" w14:textId="77777777" w:rsidR="004721DF" w:rsidRPr="00554EC3" w:rsidRDefault="004721DF" w:rsidP="006E74AD">
            <w:pPr>
              <w:pStyle w:val="acctmergecolhdg"/>
              <w:spacing w:line="240" w:lineRule="atLeast"/>
              <w:rPr>
                <w:rFonts w:ascii="CordiaUPC" w:hAnsi="CordiaUPC" w:cs="CordiaUPC"/>
                <w:sz w:val="26"/>
                <w:szCs w:val="26"/>
              </w:rPr>
            </w:pPr>
            <w:r w:rsidRPr="00554EC3">
              <w:rPr>
                <w:rFonts w:ascii="CordiaUPC" w:hAnsi="CordiaUPC" w:cs="CordiaUPC" w:hint="cs"/>
                <w:sz w:val="26"/>
                <w:szCs w:val="26"/>
                <w:lang w:val="en-US" w:bidi="th-TH"/>
              </w:rPr>
              <w:t>Consolidated</w:t>
            </w:r>
          </w:p>
        </w:tc>
        <w:tc>
          <w:tcPr>
            <w:tcW w:w="178" w:type="dxa"/>
            <w:gridSpan w:val="2"/>
          </w:tcPr>
          <w:p w14:paraId="61250551" w14:textId="77777777" w:rsidR="004721DF" w:rsidRPr="00554EC3" w:rsidRDefault="004721DF" w:rsidP="006E74AD">
            <w:pPr>
              <w:pStyle w:val="acctmergecolhdg"/>
              <w:spacing w:line="240" w:lineRule="atLeast"/>
              <w:rPr>
                <w:rFonts w:ascii="CordiaUPC" w:hAnsi="CordiaUPC" w:cs="CordiaUPC"/>
                <w:sz w:val="26"/>
                <w:szCs w:val="26"/>
              </w:rPr>
            </w:pPr>
          </w:p>
        </w:tc>
        <w:tc>
          <w:tcPr>
            <w:tcW w:w="2380" w:type="dxa"/>
            <w:gridSpan w:val="6"/>
          </w:tcPr>
          <w:p w14:paraId="6449DE4C" w14:textId="77777777" w:rsidR="004721DF" w:rsidRPr="00554EC3" w:rsidRDefault="004721DF" w:rsidP="006E74AD">
            <w:pPr>
              <w:pStyle w:val="acctmergecolhdg"/>
              <w:spacing w:line="240" w:lineRule="atLeast"/>
              <w:rPr>
                <w:rFonts w:ascii="CordiaUPC" w:hAnsi="CordiaUPC" w:cs="CordiaUPC"/>
                <w:sz w:val="26"/>
                <w:szCs w:val="26"/>
              </w:rPr>
            </w:pPr>
            <w:r w:rsidRPr="00554EC3">
              <w:rPr>
                <w:rFonts w:ascii="CordiaUPC" w:hAnsi="CordiaUPC" w:cs="CordiaUPC" w:hint="cs"/>
                <w:sz w:val="26"/>
                <w:szCs w:val="26"/>
              </w:rPr>
              <w:t>Bank only</w:t>
            </w:r>
          </w:p>
        </w:tc>
      </w:tr>
      <w:tr w:rsidR="000F7032" w:rsidRPr="00554EC3" w14:paraId="0F64577D" w14:textId="77777777" w:rsidTr="00C97278">
        <w:trPr>
          <w:cantSplit/>
          <w:tblHeader/>
        </w:trPr>
        <w:tc>
          <w:tcPr>
            <w:tcW w:w="3764" w:type="dxa"/>
          </w:tcPr>
          <w:p w14:paraId="2FE8A87E" w14:textId="77777777" w:rsidR="000F7032" w:rsidRPr="00554EC3" w:rsidRDefault="000F7032" w:rsidP="006E74AD">
            <w:pPr>
              <w:pStyle w:val="acctfourfigures"/>
              <w:spacing w:line="240" w:lineRule="atLeast"/>
              <w:rPr>
                <w:rFonts w:ascii="CordiaUPC" w:hAnsi="CordiaUPC" w:cs="CordiaUPC"/>
                <w:b/>
                <w:bCs/>
                <w:i/>
                <w:iCs/>
                <w:sz w:val="26"/>
                <w:szCs w:val="26"/>
              </w:rPr>
            </w:pPr>
          </w:p>
        </w:tc>
        <w:tc>
          <w:tcPr>
            <w:tcW w:w="553" w:type="dxa"/>
            <w:gridSpan w:val="2"/>
          </w:tcPr>
          <w:p w14:paraId="0B94AAAA" w14:textId="77777777" w:rsidR="000F7032" w:rsidRPr="00554EC3" w:rsidRDefault="000F7032" w:rsidP="006E74AD">
            <w:pPr>
              <w:pStyle w:val="acctmergecolhdg"/>
              <w:spacing w:line="240" w:lineRule="atLeast"/>
              <w:rPr>
                <w:rFonts w:ascii="CordiaUPC" w:hAnsi="CordiaUPC" w:cs="CordiaUPC"/>
                <w:b w:val="0"/>
                <w:bCs/>
                <w:sz w:val="26"/>
                <w:szCs w:val="26"/>
                <w:lang w:val="en-US"/>
              </w:rPr>
            </w:pPr>
          </w:p>
        </w:tc>
        <w:tc>
          <w:tcPr>
            <w:tcW w:w="1171" w:type="dxa"/>
          </w:tcPr>
          <w:p w14:paraId="6163FAC5" w14:textId="43854264" w:rsidR="000F7032" w:rsidRPr="00554EC3" w:rsidRDefault="000F7032" w:rsidP="00D50158">
            <w:pPr>
              <w:pStyle w:val="acctfourfigures"/>
              <w:tabs>
                <w:tab w:val="clear" w:pos="765"/>
              </w:tabs>
              <w:spacing w:line="240" w:lineRule="atLeast"/>
              <w:ind w:right="-97"/>
              <w:jc w:val="center"/>
              <w:rPr>
                <w:rFonts w:ascii="CordiaUPC" w:hAnsi="CordiaUPC" w:cs="CordiaUPC"/>
                <w:sz w:val="26"/>
                <w:szCs w:val="26"/>
              </w:rPr>
            </w:pPr>
            <w:r w:rsidRPr="003F1F2A">
              <w:rPr>
                <w:rFonts w:ascii="CordiaUPC" w:hAnsi="CordiaUPC" w:cs="CordiaUPC" w:hint="cs"/>
                <w:sz w:val="26"/>
                <w:szCs w:val="26"/>
                <w:lang w:val="en-US"/>
              </w:rPr>
              <w:t>30 June</w:t>
            </w:r>
          </w:p>
        </w:tc>
        <w:tc>
          <w:tcPr>
            <w:tcW w:w="180" w:type="dxa"/>
          </w:tcPr>
          <w:p w14:paraId="53984E8D" w14:textId="77777777" w:rsidR="000F7032" w:rsidRPr="00554EC3" w:rsidRDefault="000F7032" w:rsidP="00D50158">
            <w:pPr>
              <w:pStyle w:val="acctfourfigures"/>
              <w:tabs>
                <w:tab w:val="clear" w:pos="765"/>
              </w:tabs>
              <w:spacing w:line="240" w:lineRule="atLeast"/>
              <w:ind w:right="-97"/>
              <w:jc w:val="center"/>
              <w:rPr>
                <w:rFonts w:ascii="CordiaUPC" w:hAnsi="CordiaUPC" w:cs="CordiaUPC"/>
                <w:sz w:val="26"/>
                <w:szCs w:val="26"/>
              </w:rPr>
            </w:pPr>
          </w:p>
        </w:tc>
        <w:tc>
          <w:tcPr>
            <w:tcW w:w="1238" w:type="dxa"/>
            <w:gridSpan w:val="2"/>
          </w:tcPr>
          <w:p w14:paraId="150A6226" w14:textId="7A336692" w:rsidR="000F7032" w:rsidRPr="00554EC3" w:rsidRDefault="000F7032" w:rsidP="00A65C5F">
            <w:pPr>
              <w:pStyle w:val="acctfourfigures"/>
              <w:tabs>
                <w:tab w:val="clear" w:pos="765"/>
              </w:tabs>
              <w:spacing w:line="240" w:lineRule="atLeast"/>
              <w:ind w:left="-80" w:right="-97"/>
              <w:jc w:val="center"/>
              <w:rPr>
                <w:rFonts w:ascii="CordiaUPC" w:hAnsi="CordiaUPC" w:cs="CordiaUPC"/>
                <w:sz w:val="26"/>
                <w:szCs w:val="26"/>
              </w:rPr>
            </w:pPr>
            <w:r w:rsidRPr="00887104">
              <w:rPr>
                <w:rFonts w:ascii="CordiaUPC" w:hAnsi="CordiaUPC" w:cs="CordiaUPC" w:hint="cs"/>
                <w:color w:val="000000"/>
                <w:sz w:val="26"/>
                <w:szCs w:val="26"/>
                <w:lang w:val="en-US" w:bidi="th-TH"/>
              </w:rPr>
              <w:t>31 December</w:t>
            </w:r>
          </w:p>
        </w:tc>
        <w:tc>
          <w:tcPr>
            <w:tcW w:w="178" w:type="dxa"/>
            <w:gridSpan w:val="2"/>
          </w:tcPr>
          <w:p w14:paraId="4A6406FF" w14:textId="77777777" w:rsidR="000F7032" w:rsidRPr="00554EC3" w:rsidRDefault="000F7032" w:rsidP="006E74AD">
            <w:pPr>
              <w:pStyle w:val="acctfourfigures"/>
              <w:tabs>
                <w:tab w:val="clear" w:pos="765"/>
              </w:tabs>
              <w:spacing w:line="240" w:lineRule="atLeast"/>
              <w:ind w:right="11"/>
              <w:jc w:val="center"/>
              <w:rPr>
                <w:rFonts w:ascii="CordiaUPC" w:hAnsi="CordiaUPC" w:cs="CordiaUPC"/>
                <w:sz w:val="26"/>
                <w:szCs w:val="26"/>
              </w:rPr>
            </w:pPr>
          </w:p>
        </w:tc>
        <w:tc>
          <w:tcPr>
            <w:tcW w:w="1016" w:type="dxa"/>
            <w:gridSpan w:val="2"/>
          </w:tcPr>
          <w:p w14:paraId="7A6D5181" w14:textId="6A50C987" w:rsidR="000F7032" w:rsidRPr="00554EC3" w:rsidRDefault="000F7032" w:rsidP="00C97278">
            <w:pPr>
              <w:pStyle w:val="acctfourfigures"/>
              <w:tabs>
                <w:tab w:val="clear" w:pos="765"/>
              </w:tabs>
              <w:spacing w:line="240" w:lineRule="atLeast"/>
              <w:ind w:right="-65"/>
              <w:jc w:val="center"/>
              <w:rPr>
                <w:rFonts w:ascii="CordiaUPC" w:hAnsi="CordiaUPC" w:cs="CordiaUPC"/>
                <w:sz w:val="26"/>
                <w:szCs w:val="26"/>
              </w:rPr>
            </w:pPr>
            <w:r w:rsidRPr="003F1F2A">
              <w:rPr>
                <w:rFonts w:ascii="CordiaUPC" w:hAnsi="CordiaUPC" w:cs="CordiaUPC" w:hint="cs"/>
                <w:sz w:val="26"/>
                <w:szCs w:val="26"/>
                <w:lang w:val="en-US"/>
              </w:rPr>
              <w:t>30 June</w:t>
            </w:r>
          </w:p>
        </w:tc>
        <w:tc>
          <w:tcPr>
            <w:tcW w:w="180" w:type="dxa"/>
          </w:tcPr>
          <w:p w14:paraId="4EDCBF25" w14:textId="77777777" w:rsidR="000F7032" w:rsidRPr="00554EC3" w:rsidRDefault="000F7032" w:rsidP="00D50158">
            <w:pPr>
              <w:pStyle w:val="acctfourfigures"/>
              <w:tabs>
                <w:tab w:val="clear" w:pos="765"/>
              </w:tabs>
              <w:spacing w:line="240" w:lineRule="atLeast"/>
              <w:ind w:right="-65"/>
              <w:jc w:val="center"/>
              <w:rPr>
                <w:rFonts w:ascii="CordiaUPC" w:hAnsi="CordiaUPC" w:cs="CordiaUPC"/>
                <w:sz w:val="26"/>
                <w:szCs w:val="26"/>
              </w:rPr>
            </w:pPr>
          </w:p>
        </w:tc>
        <w:tc>
          <w:tcPr>
            <w:tcW w:w="1184" w:type="dxa"/>
            <w:gridSpan w:val="3"/>
          </w:tcPr>
          <w:p w14:paraId="059DBCE5" w14:textId="2EC17F9A" w:rsidR="000F7032" w:rsidRPr="00554EC3" w:rsidRDefault="000F7032" w:rsidP="00A65C5F">
            <w:pPr>
              <w:pStyle w:val="acctfourfigures"/>
              <w:tabs>
                <w:tab w:val="clear" w:pos="765"/>
              </w:tabs>
              <w:spacing w:line="240" w:lineRule="atLeast"/>
              <w:ind w:left="-80" w:right="-65"/>
              <w:jc w:val="center"/>
              <w:rPr>
                <w:rFonts w:ascii="CordiaUPC" w:hAnsi="CordiaUPC" w:cs="CordiaUPC"/>
                <w:sz w:val="26"/>
                <w:szCs w:val="26"/>
              </w:rPr>
            </w:pPr>
            <w:r w:rsidRPr="00887104">
              <w:rPr>
                <w:rFonts w:ascii="CordiaUPC" w:hAnsi="CordiaUPC" w:cs="CordiaUPC" w:hint="cs"/>
                <w:color w:val="000000"/>
                <w:sz w:val="26"/>
                <w:szCs w:val="26"/>
                <w:lang w:val="en-US" w:bidi="th-TH"/>
              </w:rPr>
              <w:t>31 December</w:t>
            </w:r>
          </w:p>
        </w:tc>
      </w:tr>
      <w:tr w:rsidR="00C97278" w:rsidRPr="00554EC3" w14:paraId="46B66D73" w14:textId="77777777" w:rsidTr="00C97278">
        <w:trPr>
          <w:cantSplit/>
          <w:tblHeader/>
        </w:trPr>
        <w:tc>
          <w:tcPr>
            <w:tcW w:w="3764" w:type="dxa"/>
          </w:tcPr>
          <w:p w14:paraId="78A838DD" w14:textId="77777777" w:rsidR="00C97278" w:rsidRPr="00554EC3" w:rsidRDefault="00C97278" w:rsidP="006E74AD">
            <w:pPr>
              <w:pStyle w:val="acctfourfigures"/>
              <w:spacing w:line="240" w:lineRule="atLeast"/>
              <w:rPr>
                <w:rFonts w:ascii="CordiaUPC" w:hAnsi="CordiaUPC" w:cs="CordiaUPC"/>
                <w:b/>
                <w:bCs/>
                <w:i/>
                <w:iCs/>
                <w:sz w:val="26"/>
                <w:szCs w:val="26"/>
              </w:rPr>
            </w:pPr>
          </w:p>
        </w:tc>
        <w:tc>
          <w:tcPr>
            <w:tcW w:w="553" w:type="dxa"/>
            <w:gridSpan w:val="2"/>
          </w:tcPr>
          <w:p w14:paraId="689A6E52" w14:textId="77777777" w:rsidR="00C97278" w:rsidRPr="00554EC3" w:rsidRDefault="00C97278" w:rsidP="006E74AD">
            <w:pPr>
              <w:pStyle w:val="acctmergecolhdg"/>
              <w:spacing w:line="240" w:lineRule="atLeast"/>
              <w:rPr>
                <w:rFonts w:ascii="CordiaUPC" w:hAnsi="CordiaUPC" w:cs="CordiaUPC"/>
                <w:b w:val="0"/>
                <w:bCs/>
                <w:sz w:val="26"/>
                <w:szCs w:val="26"/>
                <w:lang w:val="en-US"/>
              </w:rPr>
            </w:pPr>
          </w:p>
        </w:tc>
        <w:tc>
          <w:tcPr>
            <w:tcW w:w="1171" w:type="dxa"/>
          </w:tcPr>
          <w:p w14:paraId="4DC4EFE2" w14:textId="34C2C630" w:rsidR="00C97278" w:rsidRPr="00554EC3" w:rsidRDefault="00C97278" w:rsidP="00D50158">
            <w:pPr>
              <w:pStyle w:val="acctfourfigures"/>
              <w:tabs>
                <w:tab w:val="clear" w:pos="765"/>
              </w:tabs>
              <w:spacing w:line="240" w:lineRule="atLeast"/>
              <w:ind w:right="-97"/>
              <w:jc w:val="center"/>
              <w:rPr>
                <w:rFonts w:ascii="CordiaUPC" w:hAnsi="CordiaUPC" w:cs="CordiaUPC"/>
                <w:sz w:val="26"/>
                <w:szCs w:val="26"/>
              </w:rPr>
            </w:pPr>
            <w:r w:rsidRPr="00554EC3">
              <w:rPr>
                <w:rFonts w:ascii="CordiaUPC" w:hAnsi="CordiaUPC" w:cs="CordiaUPC" w:hint="cs"/>
                <w:sz w:val="26"/>
                <w:szCs w:val="26"/>
              </w:rPr>
              <w:t>202</w:t>
            </w:r>
            <w:r w:rsidR="000F7032">
              <w:rPr>
                <w:rFonts w:ascii="CordiaUPC" w:hAnsi="CordiaUPC" w:cs="CordiaUPC"/>
                <w:sz w:val="26"/>
                <w:szCs w:val="26"/>
              </w:rPr>
              <w:t>1</w:t>
            </w:r>
          </w:p>
        </w:tc>
        <w:tc>
          <w:tcPr>
            <w:tcW w:w="180" w:type="dxa"/>
          </w:tcPr>
          <w:p w14:paraId="56EF4DBB" w14:textId="01B0F4BE" w:rsidR="00C97278" w:rsidRPr="00554EC3" w:rsidRDefault="00C97278" w:rsidP="00D50158">
            <w:pPr>
              <w:pStyle w:val="acctfourfigures"/>
              <w:tabs>
                <w:tab w:val="clear" w:pos="765"/>
              </w:tabs>
              <w:spacing w:line="240" w:lineRule="atLeast"/>
              <w:ind w:right="-97"/>
              <w:jc w:val="center"/>
              <w:rPr>
                <w:rFonts w:ascii="CordiaUPC" w:hAnsi="CordiaUPC" w:cs="CordiaUPC"/>
                <w:sz w:val="26"/>
                <w:szCs w:val="26"/>
              </w:rPr>
            </w:pPr>
          </w:p>
        </w:tc>
        <w:tc>
          <w:tcPr>
            <w:tcW w:w="1238" w:type="dxa"/>
            <w:gridSpan w:val="2"/>
          </w:tcPr>
          <w:p w14:paraId="01A7C11B" w14:textId="1B612701" w:rsidR="00C97278" w:rsidRPr="00554EC3" w:rsidRDefault="00C97278" w:rsidP="00A65C5F">
            <w:pPr>
              <w:pStyle w:val="acctfourfigures"/>
              <w:tabs>
                <w:tab w:val="clear" w:pos="765"/>
              </w:tabs>
              <w:spacing w:line="240" w:lineRule="atLeast"/>
              <w:ind w:left="-80" w:right="-97"/>
              <w:jc w:val="center"/>
              <w:rPr>
                <w:rFonts w:ascii="CordiaUPC" w:hAnsi="CordiaUPC" w:cs="CordiaUPC"/>
                <w:sz w:val="26"/>
                <w:szCs w:val="26"/>
              </w:rPr>
            </w:pPr>
            <w:r w:rsidRPr="00554EC3">
              <w:rPr>
                <w:rFonts w:ascii="CordiaUPC" w:hAnsi="CordiaUPC" w:cs="CordiaUPC" w:hint="cs"/>
                <w:sz w:val="26"/>
                <w:szCs w:val="26"/>
              </w:rPr>
              <w:t>20</w:t>
            </w:r>
            <w:r w:rsidR="000F7032">
              <w:rPr>
                <w:rFonts w:ascii="CordiaUPC" w:hAnsi="CordiaUPC" w:cs="CordiaUPC"/>
                <w:sz w:val="26"/>
                <w:szCs w:val="26"/>
              </w:rPr>
              <w:t>20</w:t>
            </w:r>
          </w:p>
        </w:tc>
        <w:tc>
          <w:tcPr>
            <w:tcW w:w="178" w:type="dxa"/>
            <w:gridSpan w:val="2"/>
          </w:tcPr>
          <w:p w14:paraId="1BA7E1C2" w14:textId="77777777" w:rsidR="00C97278" w:rsidRPr="00554EC3" w:rsidRDefault="00C97278" w:rsidP="006E74AD">
            <w:pPr>
              <w:pStyle w:val="acctfourfigures"/>
              <w:tabs>
                <w:tab w:val="clear" w:pos="765"/>
              </w:tabs>
              <w:spacing w:line="240" w:lineRule="atLeast"/>
              <w:ind w:right="11"/>
              <w:jc w:val="center"/>
              <w:rPr>
                <w:rFonts w:ascii="CordiaUPC" w:hAnsi="CordiaUPC" w:cs="CordiaUPC"/>
                <w:sz w:val="26"/>
                <w:szCs w:val="26"/>
              </w:rPr>
            </w:pPr>
          </w:p>
        </w:tc>
        <w:tc>
          <w:tcPr>
            <w:tcW w:w="1016" w:type="dxa"/>
            <w:gridSpan w:val="2"/>
          </w:tcPr>
          <w:p w14:paraId="7F867540" w14:textId="77291545" w:rsidR="00C97278" w:rsidRPr="00554EC3" w:rsidRDefault="00C97278" w:rsidP="00C97278">
            <w:pPr>
              <w:pStyle w:val="acctfourfigures"/>
              <w:tabs>
                <w:tab w:val="clear" w:pos="765"/>
              </w:tabs>
              <w:spacing w:line="240" w:lineRule="atLeast"/>
              <w:ind w:right="-65"/>
              <w:jc w:val="center"/>
              <w:rPr>
                <w:rFonts w:ascii="CordiaUPC" w:hAnsi="CordiaUPC" w:cs="CordiaUPC"/>
                <w:sz w:val="26"/>
                <w:szCs w:val="26"/>
              </w:rPr>
            </w:pPr>
            <w:r w:rsidRPr="00554EC3">
              <w:rPr>
                <w:rFonts w:ascii="CordiaUPC" w:hAnsi="CordiaUPC" w:cs="CordiaUPC" w:hint="cs"/>
                <w:sz w:val="26"/>
                <w:szCs w:val="26"/>
              </w:rPr>
              <w:t>20</w:t>
            </w:r>
            <w:r w:rsidR="000F7032">
              <w:rPr>
                <w:rFonts w:ascii="CordiaUPC" w:hAnsi="CordiaUPC" w:cs="CordiaUPC"/>
                <w:sz w:val="26"/>
                <w:szCs w:val="26"/>
              </w:rPr>
              <w:t>21</w:t>
            </w:r>
          </w:p>
        </w:tc>
        <w:tc>
          <w:tcPr>
            <w:tcW w:w="180" w:type="dxa"/>
          </w:tcPr>
          <w:p w14:paraId="604F6687" w14:textId="3513846B" w:rsidR="00C97278" w:rsidRPr="00554EC3" w:rsidRDefault="00C97278" w:rsidP="00D50158">
            <w:pPr>
              <w:pStyle w:val="acctfourfigures"/>
              <w:tabs>
                <w:tab w:val="clear" w:pos="765"/>
              </w:tabs>
              <w:spacing w:line="240" w:lineRule="atLeast"/>
              <w:ind w:right="-65"/>
              <w:jc w:val="center"/>
              <w:rPr>
                <w:rFonts w:ascii="CordiaUPC" w:hAnsi="CordiaUPC" w:cs="CordiaUPC"/>
                <w:sz w:val="26"/>
                <w:szCs w:val="26"/>
              </w:rPr>
            </w:pPr>
          </w:p>
        </w:tc>
        <w:tc>
          <w:tcPr>
            <w:tcW w:w="1184" w:type="dxa"/>
            <w:gridSpan w:val="3"/>
          </w:tcPr>
          <w:p w14:paraId="7334ABF9" w14:textId="35BF2800" w:rsidR="00C97278" w:rsidRPr="00554EC3" w:rsidRDefault="00C97278" w:rsidP="00A65C5F">
            <w:pPr>
              <w:pStyle w:val="acctfourfigures"/>
              <w:tabs>
                <w:tab w:val="clear" w:pos="765"/>
              </w:tabs>
              <w:spacing w:line="240" w:lineRule="atLeast"/>
              <w:ind w:left="-80" w:right="-65"/>
              <w:jc w:val="center"/>
              <w:rPr>
                <w:rFonts w:ascii="CordiaUPC" w:hAnsi="CordiaUPC" w:cs="CordiaUPC"/>
                <w:sz w:val="26"/>
                <w:szCs w:val="26"/>
              </w:rPr>
            </w:pPr>
            <w:r w:rsidRPr="00554EC3">
              <w:rPr>
                <w:rFonts w:ascii="CordiaUPC" w:hAnsi="CordiaUPC" w:cs="CordiaUPC" w:hint="cs"/>
                <w:sz w:val="26"/>
                <w:szCs w:val="26"/>
              </w:rPr>
              <w:t>20</w:t>
            </w:r>
            <w:r w:rsidR="000F7032">
              <w:rPr>
                <w:rFonts w:ascii="CordiaUPC" w:hAnsi="CordiaUPC" w:cs="CordiaUPC"/>
                <w:sz w:val="26"/>
                <w:szCs w:val="26"/>
              </w:rPr>
              <w:t>20</w:t>
            </w:r>
          </w:p>
        </w:tc>
      </w:tr>
      <w:tr w:rsidR="004721DF" w:rsidRPr="00554EC3" w14:paraId="2C982EFD" w14:textId="77777777" w:rsidTr="00C97278">
        <w:trPr>
          <w:cantSplit/>
        </w:trPr>
        <w:tc>
          <w:tcPr>
            <w:tcW w:w="3764" w:type="dxa"/>
          </w:tcPr>
          <w:p w14:paraId="3FCB0C58" w14:textId="77777777" w:rsidR="004721DF" w:rsidRPr="00554EC3" w:rsidRDefault="004721DF" w:rsidP="006E74AD">
            <w:pPr>
              <w:spacing w:line="240" w:lineRule="atLeast"/>
              <w:rPr>
                <w:rFonts w:ascii="CordiaUPC" w:hAnsi="CordiaUPC" w:cs="CordiaUPC"/>
                <w:b/>
                <w:bCs/>
                <w:sz w:val="26"/>
                <w:szCs w:val="26"/>
              </w:rPr>
            </w:pPr>
          </w:p>
        </w:tc>
        <w:tc>
          <w:tcPr>
            <w:tcW w:w="553" w:type="dxa"/>
            <w:gridSpan w:val="2"/>
          </w:tcPr>
          <w:p w14:paraId="6BA560B6" w14:textId="77777777" w:rsidR="004721DF" w:rsidRPr="00554EC3" w:rsidRDefault="004721DF" w:rsidP="006E74AD">
            <w:pPr>
              <w:pStyle w:val="acctfourfigures"/>
              <w:tabs>
                <w:tab w:val="clear" w:pos="765"/>
              </w:tabs>
              <w:spacing w:line="240" w:lineRule="atLeast"/>
              <w:ind w:right="11"/>
              <w:jc w:val="center"/>
              <w:rPr>
                <w:rFonts w:ascii="CordiaUPC" w:hAnsi="CordiaUPC" w:cs="CordiaUPC"/>
                <w:i/>
                <w:iCs/>
                <w:sz w:val="26"/>
                <w:szCs w:val="26"/>
              </w:rPr>
            </w:pPr>
          </w:p>
        </w:tc>
        <w:tc>
          <w:tcPr>
            <w:tcW w:w="5147" w:type="dxa"/>
            <w:gridSpan w:val="12"/>
          </w:tcPr>
          <w:p w14:paraId="427C10AA" w14:textId="77777777" w:rsidR="004721DF" w:rsidRPr="00554EC3" w:rsidRDefault="004721DF" w:rsidP="006E74AD">
            <w:pPr>
              <w:pStyle w:val="acctfourfigures"/>
              <w:tabs>
                <w:tab w:val="clear" w:pos="765"/>
              </w:tabs>
              <w:spacing w:line="240" w:lineRule="atLeast"/>
              <w:ind w:right="11"/>
              <w:jc w:val="center"/>
              <w:rPr>
                <w:rFonts w:ascii="CordiaUPC" w:hAnsi="CordiaUPC" w:cs="CordiaUPC"/>
                <w:sz w:val="26"/>
                <w:szCs w:val="26"/>
                <w:cs/>
                <w:lang w:bidi="th-TH"/>
              </w:rPr>
            </w:pPr>
            <w:r w:rsidRPr="00554EC3">
              <w:rPr>
                <w:rFonts w:ascii="CordiaUPC" w:hAnsi="CordiaUPC" w:cs="CordiaUPC" w:hint="cs"/>
                <w:i/>
                <w:iCs/>
                <w:sz w:val="26"/>
                <w:szCs w:val="26"/>
              </w:rPr>
              <w:t>(in million Baht)</w:t>
            </w:r>
          </w:p>
        </w:tc>
      </w:tr>
      <w:tr w:rsidR="004721DF" w:rsidRPr="00554EC3" w14:paraId="5928F886"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654F6298" w14:textId="77777777" w:rsidR="00591E81" w:rsidRPr="00554EC3" w:rsidRDefault="00591E81" w:rsidP="004721DF">
            <w:pPr>
              <w:tabs>
                <w:tab w:val="left" w:pos="2706"/>
              </w:tabs>
              <w:spacing w:line="240" w:lineRule="exact"/>
              <w:rPr>
                <w:rFonts w:ascii="CordiaUPC" w:hAnsi="CordiaUPC" w:cs="CordiaUPC"/>
                <w:color w:val="000000"/>
                <w:sz w:val="26"/>
                <w:szCs w:val="26"/>
                <w:lang w:val="en-US"/>
              </w:rPr>
            </w:pPr>
          </w:p>
        </w:tc>
        <w:tc>
          <w:tcPr>
            <w:tcW w:w="540" w:type="dxa"/>
          </w:tcPr>
          <w:p w14:paraId="31865462"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171" w:type="dxa"/>
            <w:vAlign w:val="bottom"/>
          </w:tcPr>
          <w:p w14:paraId="0960146A" w14:textId="77777777" w:rsidR="00591E81" w:rsidRPr="00554EC3" w:rsidRDefault="00591E81" w:rsidP="00D50158">
            <w:pPr>
              <w:tabs>
                <w:tab w:val="decimal" w:pos="811"/>
              </w:tabs>
              <w:spacing w:line="240" w:lineRule="exact"/>
              <w:rPr>
                <w:rFonts w:ascii="CordiaUPC" w:hAnsi="CordiaUPC" w:cs="CordiaUPC"/>
                <w:sz w:val="26"/>
                <w:szCs w:val="26"/>
              </w:rPr>
            </w:pPr>
          </w:p>
        </w:tc>
        <w:tc>
          <w:tcPr>
            <w:tcW w:w="192" w:type="dxa"/>
            <w:gridSpan w:val="2"/>
          </w:tcPr>
          <w:p w14:paraId="45FBCDB2"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238" w:type="dxa"/>
            <w:gridSpan w:val="2"/>
            <w:vAlign w:val="bottom"/>
          </w:tcPr>
          <w:p w14:paraId="680EFF6D" w14:textId="77777777" w:rsidR="00591E81" w:rsidRPr="00554EC3" w:rsidRDefault="00591E81" w:rsidP="00D50158">
            <w:pPr>
              <w:tabs>
                <w:tab w:val="decimal" w:pos="803"/>
              </w:tabs>
              <w:spacing w:line="240" w:lineRule="exact"/>
              <w:rPr>
                <w:rFonts w:ascii="CordiaUPC" w:hAnsi="CordiaUPC" w:cs="CordiaUPC"/>
                <w:sz w:val="26"/>
                <w:szCs w:val="26"/>
              </w:rPr>
            </w:pPr>
          </w:p>
        </w:tc>
        <w:tc>
          <w:tcPr>
            <w:tcW w:w="192" w:type="dxa"/>
            <w:gridSpan w:val="2"/>
          </w:tcPr>
          <w:p w14:paraId="2269E9AB" w14:textId="77777777" w:rsidR="00591E81" w:rsidRPr="00554EC3" w:rsidRDefault="00591E81" w:rsidP="006E74AD">
            <w:pPr>
              <w:tabs>
                <w:tab w:val="decimal" w:pos="676"/>
              </w:tabs>
              <w:spacing w:line="240" w:lineRule="exact"/>
              <w:rPr>
                <w:rFonts w:ascii="CordiaUPC" w:hAnsi="CordiaUPC" w:cs="CordiaUPC"/>
                <w:sz w:val="26"/>
                <w:szCs w:val="26"/>
              </w:rPr>
            </w:pPr>
          </w:p>
        </w:tc>
        <w:tc>
          <w:tcPr>
            <w:tcW w:w="990" w:type="dxa"/>
            <w:vAlign w:val="bottom"/>
          </w:tcPr>
          <w:p w14:paraId="5435FC44" w14:textId="77777777" w:rsidR="00591E81" w:rsidRPr="00554EC3" w:rsidRDefault="00591E81" w:rsidP="00D50158">
            <w:pPr>
              <w:tabs>
                <w:tab w:val="decimal" w:pos="722"/>
              </w:tabs>
              <w:spacing w:line="240" w:lineRule="exact"/>
              <w:rPr>
                <w:rFonts w:ascii="CordiaUPC" w:hAnsi="CordiaUPC" w:cs="CordiaUPC"/>
                <w:sz w:val="26"/>
                <w:szCs w:val="26"/>
              </w:rPr>
            </w:pPr>
          </w:p>
        </w:tc>
        <w:tc>
          <w:tcPr>
            <w:tcW w:w="192" w:type="dxa"/>
            <w:gridSpan w:val="2"/>
          </w:tcPr>
          <w:p w14:paraId="361BB0EB" w14:textId="77777777" w:rsidR="00591E81" w:rsidRPr="00554EC3" w:rsidRDefault="00591E81" w:rsidP="006E74AD">
            <w:pPr>
              <w:tabs>
                <w:tab w:val="decimal" w:pos="676"/>
              </w:tabs>
              <w:spacing w:line="240" w:lineRule="exact"/>
              <w:rPr>
                <w:rFonts w:ascii="CordiaUPC" w:hAnsi="CordiaUPC" w:cs="CordiaUPC"/>
                <w:sz w:val="26"/>
                <w:szCs w:val="26"/>
              </w:rPr>
            </w:pPr>
          </w:p>
        </w:tc>
        <w:tc>
          <w:tcPr>
            <w:tcW w:w="1158" w:type="dxa"/>
            <w:vAlign w:val="bottom"/>
          </w:tcPr>
          <w:p w14:paraId="5F5EF6A5" w14:textId="77777777" w:rsidR="00591E81" w:rsidRPr="00554EC3" w:rsidRDefault="00591E81" w:rsidP="00D50158">
            <w:pPr>
              <w:tabs>
                <w:tab w:val="decimal" w:pos="725"/>
              </w:tabs>
              <w:spacing w:line="240" w:lineRule="exact"/>
              <w:rPr>
                <w:rFonts w:ascii="CordiaUPC" w:hAnsi="CordiaUPC" w:cs="CordiaUPC"/>
                <w:sz w:val="26"/>
                <w:szCs w:val="26"/>
              </w:rPr>
            </w:pPr>
          </w:p>
        </w:tc>
      </w:tr>
      <w:tr w:rsidR="000F7032" w:rsidRPr="00554EC3" w14:paraId="1ABC986C"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0F7032" w:rsidRPr="00554EC3" w:rsidRDefault="000F7032" w:rsidP="000F7032">
            <w:pPr>
              <w:spacing w:line="240" w:lineRule="exact"/>
              <w:rPr>
                <w:rFonts w:ascii="CordiaUPC" w:hAnsi="CordiaUPC" w:cs="CordiaUPC"/>
                <w:color w:val="000000"/>
                <w:sz w:val="26"/>
                <w:szCs w:val="26"/>
                <w:lang w:val="en-US"/>
              </w:rPr>
            </w:pPr>
            <w:r w:rsidRPr="00554EC3">
              <w:rPr>
                <w:rFonts w:ascii="CordiaUPC" w:hAnsi="CordiaUPC" w:cs="CordiaUPC" w:hint="cs"/>
                <w:color w:val="000000"/>
                <w:sz w:val="26"/>
                <w:szCs w:val="26"/>
                <w:lang w:val="en-US"/>
              </w:rPr>
              <w:t>Deferred tax assets</w:t>
            </w:r>
          </w:p>
        </w:tc>
        <w:tc>
          <w:tcPr>
            <w:tcW w:w="540" w:type="dxa"/>
          </w:tcPr>
          <w:p w14:paraId="22744511" w14:textId="77777777" w:rsidR="000F7032" w:rsidRPr="00554EC3" w:rsidRDefault="000F7032" w:rsidP="000F7032">
            <w:pPr>
              <w:tabs>
                <w:tab w:val="decimal" w:pos="676"/>
              </w:tabs>
              <w:spacing w:line="240" w:lineRule="exact"/>
              <w:rPr>
                <w:rFonts w:ascii="CordiaUPC" w:hAnsi="CordiaUPC" w:cs="CordiaUPC"/>
                <w:sz w:val="26"/>
                <w:szCs w:val="26"/>
              </w:rPr>
            </w:pPr>
          </w:p>
        </w:tc>
        <w:tc>
          <w:tcPr>
            <w:tcW w:w="1171" w:type="dxa"/>
            <w:vAlign w:val="bottom"/>
          </w:tcPr>
          <w:p w14:paraId="618A66C1" w14:textId="1C7B55CD" w:rsidR="000F7032" w:rsidRPr="00554EC3" w:rsidRDefault="008F1FBA" w:rsidP="000F7032">
            <w:pPr>
              <w:tabs>
                <w:tab w:val="decimal" w:pos="811"/>
              </w:tabs>
              <w:spacing w:line="240" w:lineRule="exact"/>
              <w:rPr>
                <w:rFonts w:ascii="CordiaUPC" w:hAnsi="CordiaUPC" w:cs="CordiaUPC"/>
                <w:sz w:val="26"/>
                <w:szCs w:val="26"/>
                <w:lang w:val="en-US" w:bidi="th-TH"/>
              </w:rPr>
            </w:pPr>
            <w:r>
              <w:rPr>
                <w:rFonts w:ascii="CordiaUPC" w:hAnsi="CordiaUPC" w:cs="CordiaUPC"/>
                <w:sz w:val="26"/>
                <w:szCs w:val="26"/>
                <w:lang w:val="en-US" w:bidi="th-TH"/>
              </w:rPr>
              <w:t>2,346</w:t>
            </w:r>
          </w:p>
        </w:tc>
        <w:tc>
          <w:tcPr>
            <w:tcW w:w="192" w:type="dxa"/>
            <w:gridSpan w:val="2"/>
          </w:tcPr>
          <w:p w14:paraId="1594E231" w14:textId="77777777" w:rsidR="000F7032" w:rsidRPr="00554EC3" w:rsidRDefault="000F7032" w:rsidP="000F7032">
            <w:pPr>
              <w:tabs>
                <w:tab w:val="decimal" w:pos="676"/>
              </w:tabs>
              <w:spacing w:line="240" w:lineRule="exact"/>
              <w:rPr>
                <w:rFonts w:ascii="CordiaUPC" w:hAnsi="CordiaUPC" w:cs="CordiaUPC"/>
                <w:sz w:val="26"/>
                <w:szCs w:val="26"/>
              </w:rPr>
            </w:pPr>
          </w:p>
        </w:tc>
        <w:tc>
          <w:tcPr>
            <w:tcW w:w="1238" w:type="dxa"/>
            <w:gridSpan w:val="2"/>
            <w:vAlign w:val="bottom"/>
          </w:tcPr>
          <w:p w14:paraId="0BB630BE" w14:textId="1F59BEF7" w:rsidR="000F7032" w:rsidRPr="00554EC3" w:rsidRDefault="000F7032" w:rsidP="000F7032">
            <w:pPr>
              <w:tabs>
                <w:tab w:val="decimal" w:pos="811"/>
              </w:tabs>
              <w:spacing w:line="240" w:lineRule="exact"/>
              <w:rPr>
                <w:rFonts w:ascii="CordiaUPC" w:hAnsi="CordiaUPC" w:cs="CordiaUPC"/>
                <w:sz w:val="26"/>
                <w:szCs w:val="26"/>
              </w:rPr>
            </w:pPr>
            <w:r>
              <w:rPr>
                <w:rFonts w:ascii="CordiaUPC" w:hAnsi="CordiaUPC" w:cs="CordiaUPC"/>
                <w:sz w:val="26"/>
                <w:szCs w:val="26"/>
                <w:lang w:val="en-US" w:bidi="th-TH"/>
              </w:rPr>
              <w:t>1,980</w:t>
            </w:r>
          </w:p>
        </w:tc>
        <w:tc>
          <w:tcPr>
            <w:tcW w:w="192" w:type="dxa"/>
            <w:gridSpan w:val="2"/>
          </w:tcPr>
          <w:p w14:paraId="6778B2AD" w14:textId="77777777" w:rsidR="000F7032" w:rsidRPr="00554EC3" w:rsidRDefault="000F7032" w:rsidP="000F7032">
            <w:pPr>
              <w:tabs>
                <w:tab w:val="decimal" w:pos="676"/>
              </w:tabs>
              <w:spacing w:line="240" w:lineRule="exact"/>
              <w:rPr>
                <w:rFonts w:ascii="CordiaUPC" w:hAnsi="CordiaUPC" w:cs="CordiaUPC"/>
                <w:sz w:val="26"/>
                <w:szCs w:val="26"/>
              </w:rPr>
            </w:pPr>
          </w:p>
        </w:tc>
        <w:tc>
          <w:tcPr>
            <w:tcW w:w="990" w:type="dxa"/>
            <w:vAlign w:val="bottom"/>
          </w:tcPr>
          <w:p w14:paraId="1C6B85E5" w14:textId="09091288" w:rsidR="000F7032" w:rsidRPr="00554EC3" w:rsidRDefault="008F1FBA" w:rsidP="000F7032">
            <w:pPr>
              <w:tabs>
                <w:tab w:val="decimal" w:pos="722"/>
              </w:tabs>
              <w:spacing w:line="240" w:lineRule="exact"/>
              <w:rPr>
                <w:rFonts w:ascii="CordiaUPC" w:hAnsi="CordiaUPC" w:cs="CordiaUPC"/>
                <w:sz w:val="26"/>
                <w:szCs w:val="26"/>
              </w:rPr>
            </w:pPr>
            <w:r>
              <w:rPr>
                <w:rFonts w:ascii="CordiaUPC" w:hAnsi="CordiaUPC" w:cs="CordiaUPC"/>
                <w:sz w:val="26"/>
                <w:szCs w:val="26"/>
              </w:rPr>
              <w:t>3,089</w:t>
            </w:r>
          </w:p>
        </w:tc>
        <w:tc>
          <w:tcPr>
            <w:tcW w:w="192" w:type="dxa"/>
            <w:gridSpan w:val="2"/>
          </w:tcPr>
          <w:p w14:paraId="63FC5D02" w14:textId="77777777" w:rsidR="000F7032" w:rsidRPr="00554EC3" w:rsidRDefault="000F7032" w:rsidP="000F7032">
            <w:pPr>
              <w:tabs>
                <w:tab w:val="decimal" w:pos="676"/>
              </w:tabs>
              <w:spacing w:line="240" w:lineRule="exact"/>
              <w:rPr>
                <w:rFonts w:ascii="CordiaUPC" w:hAnsi="CordiaUPC" w:cs="CordiaUPC"/>
                <w:sz w:val="26"/>
                <w:szCs w:val="26"/>
              </w:rPr>
            </w:pPr>
          </w:p>
        </w:tc>
        <w:tc>
          <w:tcPr>
            <w:tcW w:w="1158" w:type="dxa"/>
            <w:vAlign w:val="bottom"/>
          </w:tcPr>
          <w:p w14:paraId="6389061E" w14:textId="50DADEE9" w:rsidR="000F7032" w:rsidRPr="00554EC3" w:rsidRDefault="000F7032" w:rsidP="000F7032">
            <w:pPr>
              <w:tabs>
                <w:tab w:val="decimal" w:pos="722"/>
              </w:tabs>
              <w:spacing w:line="240" w:lineRule="exact"/>
              <w:rPr>
                <w:rFonts w:ascii="CordiaUPC" w:hAnsi="CordiaUPC" w:cs="CordiaUPC"/>
                <w:sz w:val="26"/>
                <w:szCs w:val="26"/>
              </w:rPr>
            </w:pPr>
            <w:r>
              <w:rPr>
                <w:rFonts w:ascii="CordiaUPC" w:hAnsi="CordiaUPC" w:cs="CordiaUPC"/>
                <w:sz w:val="26"/>
                <w:szCs w:val="26"/>
              </w:rPr>
              <w:t>2,818</w:t>
            </w:r>
          </w:p>
        </w:tc>
      </w:tr>
      <w:tr w:rsidR="000F7032" w:rsidRPr="00554EC3" w14:paraId="066A02CF"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503033CF" w14:textId="77777777" w:rsidR="000F7032" w:rsidRPr="00554EC3" w:rsidRDefault="000F7032" w:rsidP="000F7032">
            <w:pPr>
              <w:spacing w:line="240" w:lineRule="exact"/>
              <w:rPr>
                <w:rFonts w:ascii="CordiaUPC" w:hAnsi="CordiaUPC" w:cs="CordiaUPC"/>
                <w:color w:val="000000"/>
                <w:sz w:val="26"/>
                <w:szCs w:val="26"/>
                <w:lang w:val="en-US"/>
              </w:rPr>
            </w:pPr>
            <w:r w:rsidRPr="00554EC3">
              <w:rPr>
                <w:rFonts w:ascii="CordiaUPC" w:hAnsi="CordiaUPC" w:cs="CordiaUPC" w:hint="cs"/>
                <w:color w:val="000000"/>
                <w:sz w:val="26"/>
                <w:szCs w:val="26"/>
                <w:lang w:val="en-US"/>
              </w:rPr>
              <w:t>Deferred tax liabilities</w:t>
            </w:r>
          </w:p>
        </w:tc>
        <w:tc>
          <w:tcPr>
            <w:tcW w:w="540" w:type="dxa"/>
          </w:tcPr>
          <w:p w14:paraId="64407E77" w14:textId="77777777" w:rsidR="000F7032" w:rsidRPr="00554EC3" w:rsidRDefault="000F7032" w:rsidP="000F7032">
            <w:pPr>
              <w:tabs>
                <w:tab w:val="decimal" w:pos="676"/>
              </w:tabs>
              <w:spacing w:line="240" w:lineRule="exact"/>
              <w:rPr>
                <w:rFonts w:ascii="CordiaUPC" w:hAnsi="CordiaUPC" w:cs="CordiaUPC"/>
                <w:sz w:val="26"/>
                <w:szCs w:val="26"/>
              </w:rPr>
            </w:pPr>
          </w:p>
        </w:tc>
        <w:tc>
          <w:tcPr>
            <w:tcW w:w="1171" w:type="dxa"/>
            <w:vAlign w:val="bottom"/>
          </w:tcPr>
          <w:p w14:paraId="19407526" w14:textId="4E7ABDC9" w:rsidR="000F7032" w:rsidRPr="00554EC3" w:rsidRDefault="008F1FBA" w:rsidP="000F7032">
            <w:pPr>
              <w:tabs>
                <w:tab w:val="decimal" w:pos="811"/>
              </w:tabs>
              <w:spacing w:line="240" w:lineRule="exact"/>
              <w:rPr>
                <w:rFonts w:ascii="CordiaUPC" w:hAnsi="CordiaUPC" w:cs="CordiaUPC"/>
                <w:sz w:val="26"/>
                <w:szCs w:val="26"/>
                <w:lang w:bidi="th-TH"/>
              </w:rPr>
            </w:pPr>
            <w:r>
              <w:rPr>
                <w:rFonts w:ascii="CordiaUPC" w:hAnsi="CordiaUPC" w:cs="CordiaUPC"/>
                <w:sz w:val="26"/>
                <w:szCs w:val="26"/>
                <w:lang w:bidi="th-TH"/>
              </w:rPr>
              <w:t>3,18</w:t>
            </w:r>
            <w:r w:rsidR="00E92385">
              <w:rPr>
                <w:rFonts w:ascii="CordiaUPC" w:hAnsi="CordiaUPC" w:cs="CordiaUPC"/>
                <w:sz w:val="26"/>
                <w:szCs w:val="26"/>
                <w:lang w:bidi="th-TH"/>
              </w:rPr>
              <w:t>4</w:t>
            </w:r>
          </w:p>
        </w:tc>
        <w:tc>
          <w:tcPr>
            <w:tcW w:w="192" w:type="dxa"/>
            <w:gridSpan w:val="2"/>
          </w:tcPr>
          <w:p w14:paraId="58DAE515" w14:textId="77777777" w:rsidR="000F7032" w:rsidRPr="00554EC3" w:rsidRDefault="000F7032" w:rsidP="000F7032">
            <w:pPr>
              <w:tabs>
                <w:tab w:val="decimal" w:pos="676"/>
              </w:tabs>
              <w:spacing w:line="240" w:lineRule="exact"/>
              <w:rPr>
                <w:rFonts w:ascii="CordiaUPC" w:hAnsi="CordiaUPC" w:cs="CordiaUPC"/>
                <w:sz w:val="26"/>
                <w:szCs w:val="26"/>
              </w:rPr>
            </w:pPr>
          </w:p>
        </w:tc>
        <w:tc>
          <w:tcPr>
            <w:tcW w:w="1238" w:type="dxa"/>
            <w:gridSpan w:val="2"/>
            <w:vAlign w:val="bottom"/>
          </w:tcPr>
          <w:p w14:paraId="60932BE5" w14:textId="0271393C" w:rsidR="000F7032" w:rsidRPr="00554EC3" w:rsidRDefault="000F7032" w:rsidP="000F7032">
            <w:pPr>
              <w:tabs>
                <w:tab w:val="decimal" w:pos="811"/>
              </w:tabs>
              <w:spacing w:line="240" w:lineRule="exact"/>
              <w:rPr>
                <w:rFonts w:ascii="CordiaUPC" w:hAnsi="CordiaUPC" w:cs="CordiaUPC"/>
                <w:sz w:val="26"/>
                <w:szCs w:val="26"/>
                <w:lang w:bidi="th-TH"/>
              </w:rPr>
            </w:pPr>
            <w:r>
              <w:rPr>
                <w:rFonts w:ascii="CordiaUPC" w:hAnsi="CordiaUPC" w:cs="CordiaUPC"/>
                <w:sz w:val="26"/>
                <w:szCs w:val="26"/>
                <w:lang w:bidi="th-TH"/>
              </w:rPr>
              <w:t>3,501</w:t>
            </w:r>
          </w:p>
        </w:tc>
        <w:tc>
          <w:tcPr>
            <w:tcW w:w="192" w:type="dxa"/>
            <w:gridSpan w:val="2"/>
          </w:tcPr>
          <w:p w14:paraId="0907E528" w14:textId="77777777" w:rsidR="000F7032" w:rsidRPr="00554EC3" w:rsidRDefault="000F7032" w:rsidP="000F7032">
            <w:pPr>
              <w:tabs>
                <w:tab w:val="decimal" w:pos="676"/>
              </w:tabs>
              <w:spacing w:line="240" w:lineRule="exact"/>
              <w:rPr>
                <w:rFonts w:ascii="CordiaUPC" w:hAnsi="CordiaUPC" w:cs="CordiaUPC"/>
                <w:sz w:val="26"/>
                <w:szCs w:val="26"/>
              </w:rPr>
            </w:pPr>
          </w:p>
        </w:tc>
        <w:tc>
          <w:tcPr>
            <w:tcW w:w="990" w:type="dxa"/>
            <w:vAlign w:val="bottom"/>
          </w:tcPr>
          <w:p w14:paraId="0EEEF7C4" w14:textId="3C1896B7" w:rsidR="000F7032" w:rsidRPr="00554EC3" w:rsidRDefault="008F1FBA" w:rsidP="000F7032">
            <w:pPr>
              <w:tabs>
                <w:tab w:val="decimal" w:pos="722"/>
              </w:tabs>
              <w:spacing w:line="240" w:lineRule="exact"/>
              <w:rPr>
                <w:rFonts w:ascii="CordiaUPC" w:hAnsi="CordiaUPC" w:cs="CordiaUPC"/>
                <w:sz w:val="26"/>
                <w:szCs w:val="26"/>
              </w:rPr>
            </w:pPr>
            <w:r>
              <w:rPr>
                <w:rFonts w:ascii="CordiaUPC" w:hAnsi="CordiaUPC" w:cs="CordiaUPC"/>
                <w:sz w:val="26"/>
                <w:szCs w:val="26"/>
              </w:rPr>
              <w:t>-</w:t>
            </w:r>
          </w:p>
        </w:tc>
        <w:tc>
          <w:tcPr>
            <w:tcW w:w="192" w:type="dxa"/>
            <w:gridSpan w:val="2"/>
          </w:tcPr>
          <w:p w14:paraId="00A3D194" w14:textId="77777777" w:rsidR="000F7032" w:rsidRPr="00554EC3" w:rsidRDefault="000F7032" w:rsidP="000F7032">
            <w:pPr>
              <w:tabs>
                <w:tab w:val="decimal" w:pos="676"/>
              </w:tabs>
              <w:spacing w:line="240" w:lineRule="exact"/>
              <w:rPr>
                <w:rFonts w:ascii="CordiaUPC" w:hAnsi="CordiaUPC" w:cs="CordiaUPC"/>
                <w:sz w:val="26"/>
                <w:szCs w:val="26"/>
              </w:rPr>
            </w:pPr>
          </w:p>
        </w:tc>
        <w:tc>
          <w:tcPr>
            <w:tcW w:w="1158" w:type="dxa"/>
            <w:vAlign w:val="bottom"/>
          </w:tcPr>
          <w:p w14:paraId="27ABD729" w14:textId="468F25E0" w:rsidR="000F7032" w:rsidRPr="00554EC3" w:rsidRDefault="000F7032" w:rsidP="000F7032">
            <w:pPr>
              <w:tabs>
                <w:tab w:val="decimal" w:pos="722"/>
              </w:tabs>
              <w:spacing w:line="240" w:lineRule="exact"/>
              <w:rPr>
                <w:rFonts w:ascii="CordiaUPC" w:hAnsi="CordiaUPC" w:cs="CordiaUPC"/>
                <w:sz w:val="26"/>
                <w:szCs w:val="26"/>
              </w:rPr>
            </w:pPr>
            <w:r>
              <w:rPr>
                <w:rFonts w:ascii="CordiaUPC" w:hAnsi="CordiaUPC" w:cs="CordiaUPC"/>
                <w:sz w:val="26"/>
                <w:szCs w:val="26"/>
              </w:rPr>
              <w:t>-</w:t>
            </w:r>
          </w:p>
        </w:tc>
      </w:tr>
      <w:tr w:rsidR="000F7032" w:rsidRPr="00554EC3" w14:paraId="0795A3F8" w14:textId="77777777" w:rsidTr="00C97278">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2BFA860C" w14:textId="77777777" w:rsidR="000F7032" w:rsidRPr="00554EC3" w:rsidRDefault="000F7032" w:rsidP="000F7032">
            <w:pPr>
              <w:spacing w:line="240" w:lineRule="exact"/>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Net</w:t>
            </w:r>
          </w:p>
        </w:tc>
        <w:tc>
          <w:tcPr>
            <w:tcW w:w="540" w:type="dxa"/>
          </w:tcPr>
          <w:p w14:paraId="44F53717" w14:textId="77777777" w:rsidR="000F7032" w:rsidRPr="00554EC3" w:rsidRDefault="000F7032" w:rsidP="000F7032">
            <w:pPr>
              <w:tabs>
                <w:tab w:val="decimal" w:pos="676"/>
              </w:tabs>
              <w:spacing w:line="240" w:lineRule="exact"/>
              <w:rPr>
                <w:rFonts w:ascii="CordiaUPC" w:hAnsi="CordiaUPC" w:cs="CordiaUPC"/>
                <w:b/>
                <w:bCs/>
                <w:sz w:val="26"/>
                <w:szCs w:val="26"/>
              </w:rPr>
            </w:pPr>
          </w:p>
        </w:tc>
        <w:tc>
          <w:tcPr>
            <w:tcW w:w="1171" w:type="dxa"/>
            <w:tcBorders>
              <w:top w:val="single" w:sz="2" w:space="0" w:color="auto"/>
              <w:bottom w:val="double" w:sz="4" w:space="0" w:color="auto"/>
            </w:tcBorders>
            <w:vAlign w:val="bottom"/>
          </w:tcPr>
          <w:p w14:paraId="0E4F3C72" w14:textId="1A925A4F" w:rsidR="000F7032" w:rsidRPr="00554EC3" w:rsidRDefault="008F1FBA" w:rsidP="000F7032">
            <w:pPr>
              <w:tabs>
                <w:tab w:val="decimal" w:pos="811"/>
              </w:tabs>
              <w:spacing w:line="240" w:lineRule="exact"/>
              <w:rPr>
                <w:rFonts w:ascii="CordiaUPC" w:hAnsi="CordiaUPC" w:cs="CordiaUPC"/>
                <w:b/>
                <w:bCs/>
                <w:sz w:val="26"/>
                <w:szCs w:val="26"/>
                <w:lang w:bidi="th-TH"/>
              </w:rPr>
            </w:pPr>
            <w:r>
              <w:rPr>
                <w:rFonts w:ascii="CordiaUPC" w:hAnsi="CordiaUPC" w:cs="CordiaUPC"/>
                <w:b/>
                <w:bCs/>
                <w:sz w:val="26"/>
                <w:szCs w:val="26"/>
                <w:lang w:bidi="th-TH"/>
              </w:rPr>
              <w:t>(83</w:t>
            </w:r>
            <w:r w:rsidR="00E92385">
              <w:rPr>
                <w:rFonts w:ascii="CordiaUPC" w:hAnsi="CordiaUPC" w:cs="CordiaUPC"/>
                <w:b/>
                <w:bCs/>
                <w:sz w:val="26"/>
                <w:szCs w:val="26"/>
                <w:lang w:bidi="th-TH"/>
              </w:rPr>
              <w:t>8</w:t>
            </w:r>
            <w:r>
              <w:rPr>
                <w:rFonts w:ascii="CordiaUPC" w:hAnsi="CordiaUPC" w:cs="CordiaUPC"/>
                <w:b/>
                <w:bCs/>
                <w:sz w:val="26"/>
                <w:szCs w:val="26"/>
                <w:lang w:bidi="th-TH"/>
              </w:rPr>
              <w:t>)</w:t>
            </w:r>
          </w:p>
        </w:tc>
        <w:tc>
          <w:tcPr>
            <w:tcW w:w="192" w:type="dxa"/>
            <w:gridSpan w:val="2"/>
          </w:tcPr>
          <w:p w14:paraId="10CE9D5C" w14:textId="77777777" w:rsidR="000F7032" w:rsidRPr="00554EC3" w:rsidRDefault="000F7032" w:rsidP="000F7032">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32872520" w:rsidR="000F7032" w:rsidRPr="00554EC3" w:rsidRDefault="000F7032" w:rsidP="000F7032">
            <w:pPr>
              <w:tabs>
                <w:tab w:val="decimal" w:pos="811"/>
              </w:tabs>
              <w:spacing w:line="240" w:lineRule="exact"/>
              <w:rPr>
                <w:rFonts w:ascii="CordiaUPC" w:hAnsi="CordiaUPC" w:cs="CordiaUPC"/>
                <w:b/>
                <w:bCs/>
                <w:sz w:val="26"/>
                <w:szCs w:val="26"/>
                <w:lang w:bidi="th-TH"/>
              </w:rPr>
            </w:pPr>
            <w:r>
              <w:rPr>
                <w:rFonts w:ascii="CordiaUPC" w:hAnsi="CordiaUPC" w:cs="CordiaUPC"/>
                <w:b/>
                <w:bCs/>
                <w:sz w:val="26"/>
                <w:szCs w:val="26"/>
                <w:lang w:bidi="th-TH"/>
              </w:rPr>
              <w:t>(1,521)</w:t>
            </w:r>
          </w:p>
        </w:tc>
        <w:tc>
          <w:tcPr>
            <w:tcW w:w="192" w:type="dxa"/>
            <w:gridSpan w:val="2"/>
          </w:tcPr>
          <w:p w14:paraId="43248589" w14:textId="77777777" w:rsidR="000F7032" w:rsidRPr="00554EC3" w:rsidRDefault="000F7032" w:rsidP="000F7032">
            <w:pPr>
              <w:tabs>
                <w:tab w:val="decimal" w:pos="676"/>
              </w:tabs>
              <w:spacing w:line="240" w:lineRule="exact"/>
              <w:rPr>
                <w:rFonts w:ascii="CordiaUPC" w:hAnsi="CordiaUPC" w:cs="CordiaUPC"/>
                <w:b/>
                <w:bCs/>
                <w:sz w:val="26"/>
                <w:szCs w:val="26"/>
              </w:rPr>
            </w:pPr>
          </w:p>
        </w:tc>
        <w:tc>
          <w:tcPr>
            <w:tcW w:w="990" w:type="dxa"/>
            <w:tcBorders>
              <w:top w:val="single" w:sz="2" w:space="0" w:color="auto"/>
              <w:bottom w:val="double" w:sz="4" w:space="0" w:color="auto"/>
            </w:tcBorders>
            <w:vAlign w:val="bottom"/>
          </w:tcPr>
          <w:p w14:paraId="6B23AAF7" w14:textId="20E6876E" w:rsidR="000F7032" w:rsidRPr="00554EC3" w:rsidRDefault="008F1FBA" w:rsidP="000F7032">
            <w:pPr>
              <w:tabs>
                <w:tab w:val="decimal" w:pos="722"/>
              </w:tabs>
              <w:spacing w:line="240" w:lineRule="exact"/>
              <w:rPr>
                <w:rFonts w:ascii="CordiaUPC" w:hAnsi="CordiaUPC" w:cs="CordiaUPC"/>
                <w:b/>
                <w:bCs/>
                <w:sz w:val="26"/>
                <w:szCs w:val="26"/>
              </w:rPr>
            </w:pPr>
            <w:r>
              <w:rPr>
                <w:rFonts w:ascii="CordiaUPC" w:hAnsi="CordiaUPC" w:cs="CordiaUPC"/>
                <w:b/>
                <w:bCs/>
                <w:sz w:val="26"/>
                <w:szCs w:val="26"/>
              </w:rPr>
              <w:t>3,089</w:t>
            </w:r>
          </w:p>
        </w:tc>
        <w:tc>
          <w:tcPr>
            <w:tcW w:w="192" w:type="dxa"/>
            <w:gridSpan w:val="2"/>
          </w:tcPr>
          <w:p w14:paraId="5262A989" w14:textId="77777777" w:rsidR="000F7032" w:rsidRPr="00554EC3" w:rsidRDefault="000F7032" w:rsidP="000F7032">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0C61147D" w:rsidR="000F7032" w:rsidRPr="00554EC3" w:rsidRDefault="000F7032" w:rsidP="000F7032">
            <w:pPr>
              <w:tabs>
                <w:tab w:val="decimal" w:pos="722"/>
              </w:tabs>
              <w:spacing w:line="240" w:lineRule="exact"/>
              <w:rPr>
                <w:rFonts w:ascii="CordiaUPC" w:hAnsi="CordiaUPC" w:cs="CordiaUPC"/>
                <w:b/>
                <w:bCs/>
                <w:sz w:val="26"/>
                <w:szCs w:val="26"/>
              </w:rPr>
            </w:pPr>
            <w:r>
              <w:rPr>
                <w:rFonts w:ascii="CordiaUPC" w:hAnsi="CordiaUPC" w:cs="CordiaUPC"/>
                <w:b/>
                <w:bCs/>
                <w:sz w:val="26"/>
                <w:szCs w:val="26"/>
              </w:rPr>
              <w:t>2,818</w:t>
            </w:r>
          </w:p>
        </w:tc>
      </w:tr>
    </w:tbl>
    <w:p w14:paraId="12C0146C" w14:textId="77777777" w:rsidR="006A27F0" w:rsidRPr="00554EC3" w:rsidRDefault="006A27F0" w:rsidP="00990513">
      <w:pPr>
        <w:pStyle w:val="index"/>
        <w:spacing w:line="240" w:lineRule="exact"/>
        <w:ind w:left="567"/>
        <w:jc w:val="thaiDistribute"/>
        <w:rPr>
          <w:rFonts w:ascii="CordiaUPC" w:hAnsi="CordiaUPC" w:cs="CordiaUPC"/>
          <w:sz w:val="26"/>
          <w:szCs w:val="26"/>
        </w:rPr>
      </w:pPr>
    </w:p>
    <w:p w14:paraId="3E107D91" w14:textId="5412A758" w:rsidR="002F728D" w:rsidRPr="002F728D" w:rsidRDefault="002F728D" w:rsidP="002F728D">
      <w:pPr>
        <w:spacing w:after="20"/>
        <w:ind w:left="567"/>
        <w:jc w:val="both"/>
        <w:rPr>
          <w:rFonts w:ascii="CordiaUPC" w:eastAsia="Times New Roman" w:hAnsi="CordiaUPC" w:cs="CordiaUPC"/>
          <w:spacing w:val="-4"/>
          <w:sz w:val="26"/>
          <w:szCs w:val="26"/>
          <w:lang w:val="en-AU"/>
        </w:rPr>
      </w:pPr>
      <w:r w:rsidRPr="002F728D">
        <w:rPr>
          <w:rFonts w:ascii="CordiaUPC" w:eastAsia="Times New Roman" w:hAnsi="CordiaUPC" w:cs="CordiaUPC" w:hint="cs"/>
          <w:spacing w:val="-4"/>
          <w:sz w:val="26"/>
          <w:szCs w:val="26"/>
          <w:lang w:val="en-AU"/>
        </w:rPr>
        <w:t>Movements in deferred tax assets and liabilities during the six-month periods ended 30 June 2021 and 2020 were as follows:</w:t>
      </w:r>
    </w:p>
    <w:p w14:paraId="19ADF294" w14:textId="77777777" w:rsidR="002F728D" w:rsidRPr="002F728D" w:rsidRDefault="002F728D" w:rsidP="002F728D">
      <w:pPr>
        <w:spacing w:after="20"/>
        <w:ind w:left="567"/>
        <w:jc w:val="both"/>
        <w:rPr>
          <w:rFonts w:ascii="CordiaUPC" w:eastAsia="Times New Roman" w:hAnsi="CordiaUPC" w:cs="CordiaUPC"/>
          <w:sz w:val="20"/>
          <w:lang w:val="en-AU"/>
        </w:rPr>
      </w:pPr>
    </w:p>
    <w:tbl>
      <w:tblPr>
        <w:tblW w:w="9450" w:type="dxa"/>
        <w:tblInd w:w="504" w:type="dxa"/>
        <w:tblLayout w:type="fixed"/>
        <w:tblCellMar>
          <w:left w:w="72" w:type="dxa"/>
          <w:right w:w="72" w:type="dxa"/>
        </w:tblCellMar>
        <w:tblLook w:val="05E0" w:firstRow="1" w:lastRow="1" w:firstColumn="1" w:lastColumn="1" w:noHBand="0" w:noVBand="1"/>
      </w:tblPr>
      <w:tblGrid>
        <w:gridCol w:w="3141"/>
        <w:gridCol w:w="1259"/>
        <w:gridCol w:w="180"/>
        <w:gridCol w:w="1229"/>
        <w:gridCol w:w="178"/>
        <w:gridCol w:w="1269"/>
        <w:gridCol w:w="181"/>
        <w:gridCol w:w="811"/>
        <w:gridCol w:w="179"/>
        <w:gridCol w:w="1023"/>
      </w:tblGrid>
      <w:tr w:rsidR="002F728D" w:rsidRPr="002F728D" w14:paraId="06E89194" w14:textId="77777777" w:rsidTr="002F728D">
        <w:trPr>
          <w:tblHeader/>
        </w:trPr>
        <w:tc>
          <w:tcPr>
            <w:tcW w:w="3141" w:type="dxa"/>
            <w:vAlign w:val="bottom"/>
          </w:tcPr>
          <w:p w14:paraId="413FD582" w14:textId="77777777" w:rsidR="002F728D" w:rsidRPr="002F728D" w:rsidRDefault="002F728D" w:rsidP="002F728D">
            <w:pPr>
              <w:spacing w:line="220" w:lineRule="exact"/>
              <w:ind w:right="-126"/>
              <w:rPr>
                <w:rFonts w:ascii="CordiaUPC" w:eastAsia="Times New Roman" w:hAnsi="CordiaUPC" w:cs="CordiaUPC"/>
                <w:sz w:val="24"/>
                <w:szCs w:val="24"/>
              </w:rPr>
            </w:pPr>
          </w:p>
        </w:tc>
        <w:tc>
          <w:tcPr>
            <w:tcW w:w="6309" w:type="dxa"/>
            <w:gridSpan w:val="9"/>
            <w:vAlign w:val="bottom"/>
          </w:tcPr>
          <w:p w14:paraId="48EEA97A" w14:textId="77777777" w:rsidR="002F728D" w:rsidRPr="002F728D" w:rsidRDefault="002F728D" w:rsidP="002F728D">
            <w:pPr>
              <w:spacing w:line="220" w:lineRule="exact"/>
              <w:ind w:right="-79" w:hanging="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Consolidated</w:t>
            </w:r>
          </w:p>
        </w:tc>
      </w:tr>
      <w:tr w:rsidR="002F728D" w:rsidRPr="002F728D" w14:paraId="17081F49" w14:textId="77777777" w:rsidTr="002F728D">
        <w:tblPrEx>
          <w:tblCellMar>
            <w:left w:w="79" w:type="dxa"/>
            <w:right w:w="79" w:type="dxa"/>
          </w:tblCellMar>
          <w:tblLook w:val="04A0" w:firstRow="1" w:lastRow="0" w:firstColumn="1" w:lastColumn="0" w:noHBand="0" w:noVBand="1"/>
        </w:tblPrEx>
        <w:tc>
          <w:tcPr>
            <w:tcW w:w="3141" w:type="dxa"/>
            <w:vAlign w:val="bottom"/>
          </w:tcPr>
          <w:p w14:paraId="23258F98" w14:textId="77777777" w:rsidR="002F728D" w:rsidRPr="002F728D" w:rsidRDefault="002F728D" w:rsidP="002F728D">
            <w:pPr>
              <w:spacing w:line="220" w:lineRule="exact"/>
              <w:ind w:right="-126"/>
              <w:rPr>
                <w:rFonts w:ascii="CordiaUPC" w:eastAsia="Times New Roman" w:hAnsi="CordiaUPC" w:cs="CordiaUPC"/>
                <w:i/>
                <w:iCs/>
                <w:sz w:val="24"/>
                <w:szCs w:val="24"/>
              </w:rPr>
            </w:pPr>
          </w:p>
        </w:tc>
        <w:tc>
          <w:tcPr>
            <w:tcW w:w="1259" w:type="dxa"/>
            <w:vAlign w:val="bottom"/>
          </w:tcPr>
          <w:p w14:paraId="73026FDD" w14:textId="77777777" w:rsidR="002F728D" w:rsidRPr="002F728D" w:rsidRDefault="002F728D" w:rsidP="002F728D">
            <w:pPr>
              <w:tabs>
                <w:tab w:val="decimal" w:pos="765"/>
              </w:tabs>
              <w:spacing w:line="220" w:lineRule="exact"/>
              <w:ind w:right="11"/>
              <w:rPr>
                <w:rFonts w:ascii="CordiaUPC" w:eastAsia="Times New Roman" w:hAnsi="CordiaUPC" w:cs="CordiaUPC"/>
                <w:sz w:val="24"/>
                <w:szCs w:val="24"/>
              </w:rPr>
            </w:pPr>
          </w:p>
        </w:tc>
        <w:tc>
          <w:tcPr>
            <w:tcW w:w="180" w:type="dxa"/>
            <w:vAlign w:val="bottom"/>
          </w:tcPr>
          <w:p w14:paraId="3F8A7396"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2676" w:type="dxa"/>
            <w:gridSpan w:val="3"/>
            <w:tcBorders>
              <w:bottom w:val="single" w:sz="4" w:space="0" w:color="auto"/>
            </w:tcBorders>
            <w:vAlign w:val="bottom"/>
          </w:tcPr>
          <w:p w14:paraId="3D811689" w14:textId="77777777" w:rsidR="002F728D" w:rsidRPr="002F728D" w:rsidRDefault="002F728D" w:rsidP="002F728D">
            <w:pPr>
              <w:spacing w:line="220" w:lineRule="exact"/>
              <w:jc w:val="center"/>
              <w:rPr>
                <w:rFonts w:ascii="CordiaUPC" w:eastAsia="Times New Roman" w:hAnsi="CordiaUPC" w:cs="CordiaUPC"/>
                <w:sz w:val="24"/>
                <w:szCs w:val="24"/>
              </w:rPr>
            </w:pPr>
            <w:r w:rsidRPr="002F728D">
              <w:rPr>
                <w:rFonts w:ascii="CordiaUPC" w:eastAsia="Times New Roman" w:hAnsi="CordiaUPC" w:cs="CordiaUPC" w:hint="cs"/>
                <w:sz w:val="24"/>
                <w:szCs w:val="24"/>
              </w:rPr>
              <w:t>(Charged) / Credited to:</w:t>
            </w:r>
          </w:p>
        </w:tc>
        <w:tc>
          <w:tcPr>
            <w:tcW w:w="181" w:type="dxa"/>
            <w:vAlign w:val="bottom"/>
          </w:tcPr>
          <w:p w14:paraId="1C4A65D5"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2013" w:type="dxa"/>
            <w:gridSpan w:val="3"/>
          </w:tcPr>
          <w:p w14:paraId="6D314A9B" w14:textId="77777777" w:rsidR="002F728D" w:rsidRPr="002F728D" w:rsidRDefault="002F728D" w:rsidP="002F728D">
            <w:pPr>
              <w:tabs>
                <w:tab w:val="decimal" w:pos="765"/>
              </w:tabs>
              <w:spacing w:line="220" w:lineRule="exact"/>
              <w:ind w:right="11"/>
              <w:rPr>
                <w:rFonts w:ascii="CordiaUPC" w:eastAsia="Times New Roman" w:hAnsi="CordiaUPC" w:cs="CordiaUPC"/>
                <w:sz w:val="24"/>
                <w:szCs w:val="24"/>
              </w:rPr>
            </w:pPr>
          </w:p>
        </w:tc>
      </w:tr>
      <w:tr w:rsidR="002F728D" w:rsidRPr="002F728D" w14:paraId="47A2B637" w14:textId="77777777" w:rsidTr="002F728D">
        <w:tblPrEx>
          <w:tblCellMar>
            <w:left w:w="79" w:type="dxa"/>
            <w:right w:w="79" w:type="dxa"/>
          </w:tblCellMar>
          <w:tblLook w:val="04A0" w:firstRow="1" w:lastRow="0" w:firstColumn="1" w:lastColumn="0" w:noHBand="0" w:noVBand="1"/>
        </w:tblPrEx>
        <w:tc>
          <w:tcPr>
            <w:tcW w:w="3141" w:type="dxa"/>
            <w:vAlign w:val="bottom"/>
          </w:tcPr>
          <w:p w14:paraId="2DA4FA7A" w14:textId="77777777" w:rsidR="002F728D" w:rsidRPr="002F728D" w:rsidRDefault="002F728D" w:rsidP="002F728D">
            <w:pPr>
              <w:spacing w:line="220" w:lineRule="exact"/>
              <w:ind w:right="-126"/>
              <w:rPr>
                <w:rFonts w:ascii="CordiaUPC" w:eastAsia="Times New Roman" w:hAnsi="CordiaUPC" w:cs="CordiaUPC"/>
                <w:i/>
                <w:iCs/>
                <w:sz w:val="24"/>
                <w:szCs w:val="24"/>
              </w:rPr>
            </w:pPr>
          </w:p>
        </w:tc>
        <w:tc>
          <w:tcPr>
            <w:tcW w:w="1259" w:type="dxa"/>
            <w:vAlign w:val="bottom"/>
          </w:tcPr>
          <w:p w14:paraId="2D29F4AF" w14:textId="77777777" w:rsidR="002F728D" w:rsidRPr="002F728D" w:rsidRDefault="002F728D" w:rsidP="002F728D">
            <w:pPr>
              <w:spacing w:line="22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At</w:t>
            </w:r>
          </w:p>
          <w:p w14:paraId="3D9CB9A9" w14:textId="77777777" w:rsidR="002F728D" w:rsidRPr="002F728D" w:rsidRDefault="002F728D" w:rsidP="002F728D">
            <w:pPr>
              <w:spacing w:line="22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1 January</w:t>
            </w:r>
          </w:p>
          <w:p w14:paraId="408B6B4D" w14:textId="4838C609" w:rsidR="002F728D" w:rsidRPr="002F728D" w:rsidRDefault="002F728D" w:rsidP="002F728D">
            <w:pPr>
              <w:spacing w:line="22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2021</w:t>
            </w:r>
          </w:p>
        </w:tc>
        <w:tc>
          <w:tcPr>
            <w:tcW w:w="180" w:type="dxa"/>
            <w:vAlign w:val="bottom"/>
          </w:tcPr>
          <w:p w14:paraId="3FA039D2"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Borders>
              <w:top w:val="single" w:sz="4" w:space="0" w:color="auto"/>
            </w:tcBorders>
            <w:vAlign w:val="bottom"/>
          </w:tcPr>
          <w:p w14:paraId="00D706C2" w14:textId="77777777" w:rsidR="002F728D" w:rsidRPr="002F728D" w:rsidRDefault="002F728D" w:rsidP="002F728D">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sz w:val="24"/>
                <w:szCs w:val="24"/>
              </w:rPr>
              <w:t>Profit or loss</w:t>
            </w:r>
          </w:p>
        </w:tc>
        <w:tc>
          <w:tcPr>
            <w:tcW w:w="178" w:type="dxa"/>
          </w:tcPr>
          <w:p w14:paraId="542AEF4E"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vAlign w:val="bottom"/>
          </w:tcPr>
          <w:p w14:paraId="0E2B7156" w14:textId="77777777" w:rsidR="002F728D" w:rsidRPr="002F728D" w:rsidRDefault="002F728D" w:rsidP="002F728D">
            <w:pPr>
              <w:spacing w:line="220" w:lineRule="exact"/>
              <w:ind w:left="-89" w:right="-103"/>
              <w:jc w:val="center"/>
              <w:rPr>
                <w:rFonts w:ascii="CordiaUPC" w:eastAsia="Times New Roman" w:hAnsi="CordiaUPC" w:cs="CordiaUPC"/>
                <w:spacing w:val="-6"/>
                <w:sz w:val="24"/>
                <w:szCs w:val="24"/>
              </w:rPr>
            </w:pPr>
            <w:r w:rsidRPr="002F728D">
              <w:rPr>
                <w:rFonts w:ascii="CordiaUPC" w:eastAsia="Times New Roman" w:hAnsi="CordiaUPC" w:cs="CordiaUPC" w:hint="cs"/>
                <w:spacing w:val="-6"/>
                <w:sz w:val="24"/>
                <w:szCs w:val="24"/>
              </w:rPr>
              <w:t>Other comprehensive       income</w:t>
            </w:r>
          </w:p>
        </w:tc>
        <w:tc>
          <w:tcPr>
            <w:tcW w:w="181" w:type="dxa"/>
            <w:vAlign w:val="bottom"/>
          </w:tcPr>
          <w:p w14:paraId="33A7A1B2" w14:textId="77777777" w:rsidR="002F728D" w:rsidRPr="002F728D" w:rsidRDefault="002F728D" w:rsidP="002F728D">
            <w:pPr>
              <w:spacing w:line="220" w:lineRule="exact"/>
              <w:rPr>
                <w:rFonts w:ascii="CordiaUPC" w:eastAsia="Times New Roman" w:hAnsi="CordiaUPC" w:cs="CordiaUPC"/>
                <w:sz w:val="24"/>
                <w:szCs w:val="24"/>
              </w:rPr>
            </w:pPr>
          </w:p>
        </w:tc>
        <w:tc>
          <w:tcPr>
            <w:tcW w:w="811" w:type="dxa"/>
          </w:tcPr>
          <w:p w14:paraId="40F2FF02" w14:textId="77777777" w:rsidR="002F728D" w:rsidRPr="002F728D" w:rsidRDefault="002F728D" w:rsidP="002F728D">
            <w:pPr>
              <w:spacing w:line="220" w:lineRule="exact"/>
              <w:ind w:left="-79" w:right="65"/>
              <w:jc w:val="right"/>
              <w:rPr>
                <w:rFonts w:ascii="CordiaUPC" w:eastAsia="Times New Roman" w:hAnsi="CordiaUPC" w:cs="CordiaUPC"/>
                <w:b/>
                <w:bCs/>
                <w:sz w:val="24"/>
                <w:szCs w:val="24"/>
              </w:rPr>
            </w:pPr>
          </w:p>
          <w:p w14:paraId="452DC54B" w14:textId="77777777" w:rsidR="002F728D" w:rsidRPr="002F728D" w:rsidRDefault="002F728D" w:rsidP="002F728D">
            <w:pPr>
              <w:spacing w:line="220" w:lineRule="exact"/>
              <w:ind w:left="-79" w:right="65"/>
              <w:jc w:val="right"/>
              <w:rPr>
                <w:rFonts w:ascii="CordiaUPC" w:eastAsia="Times New Roman" w:hAnsi="CordiaUPC" w:cs="CordiaUPC"/>
                <w:b/>
                <w:bCs/>
                <w:sz w:val="24"/>
                <w:szCs w:val="24"/>
              </w:rPr>
            </w:pPr>
          </w:p>
          <w:p w14:paraId="07F6B8B9" w14:textId="77777777" w:rsidR="002F728D" w:rsidRPr="002F728D" w:rsidRDefault="002F728D" w:rsidP="002F728D">
            <w:pPr>
              <w:spacing w:line="220" w:lineRule="exact"/>
              <w:ind w:left="-79" w:right="65"/>
              <w:jc w:val="right"/>
              <w:rPr>
                <w:rFonts w:ascii="CordiaUPC" w:eastAsia="Times New Roman" w:hAnsi="CordiaUPC" w:cs="CordiaUPC"/>
                <w:b/>
                <w:bCs/>
                <w:sz w:val="24"/>
                <w:szCs w:val="24"/>
              </w:rPr>
            </w:pPr>
          </w:p>
          <w:p w14:paraId="1F1948F5" w14:textId="77777777" w:rsidR="002F728D" w:rsidRPr="002F728D" w:rsidRDefault="002F728D" w:rsidP="002F728D">
            <w:pPr>
              <w:spacing w:line="220" w:lineRule="exact"/>
              <w:ind w:left="-79" w:right="65"/>
              <w:jc w:val="right"/>
              <w:rPr>
                <w:rFonts w:ascii="CordiaUPC" w:eastAsia="Times New Roman" w:hAnsi="CordiaUPC" w:cs="CordiaUPC"/>
                <w:sz w:val="24"/>
                <w:szCs w:val="24"/>
              </w:rPr>
            </w:pPr>
            <w:r w:rsidRPr="002F728D">
              <w:rPr>
                <w:rFonts w:ascii="CordiaUPC" w:eastAsia="Times New Roman" w:hAnsi="CordiaUPC" w:cs="CordiaUPC" w:hint="cs"/>
                <w:sz w:val="24"/>
                <w:szCs w:val="24"/>
              </w:rPr>
              <w:t>Others</w:t>
            </w:r>
          </w:p>
        </w:tc>
        <w:tc>
          <w:tcPr>
            <w:tcW w:w="179" w:type="dxa"/>
          </w:tcPr>
          <w:p w14:paraId="281097E0" w14:textId="77777777" w:rsidR="002F728D" w:rsidRPr="002F728D" w:rsidRDefault="002F728D" w:rsidP="002F728D">
            <w:pPr>
              <w:spacing w:line="220" w:lineRule="exact"/>
              <w:ind w:left="172" w:right="-79"/>
              <w:jc w:val="center"/>
              <w:rPr>
                <w:rFonts w:ascii="CordiaUPC" w:eastAsia="Times New Roman" w:hAnsi="CordiaUPC" w:cs="CordiaUPC"/>
                <w:b/>
                <w:bCs/>
                <w:sz w:val="24"/>
                <w:szCs w:val="24"/>
              </w:rPr>
            </w:pPr>
          </w:p>
        </w:tc>
        <w:tc>
          <w:tcPr>
            <w:tcW w:w="1023" w:type="dxa"/>
            <w:vAlign w:val="bottom"/>
          </w:tcPr>
          <w:p w14:paraId="3B8F2694" w14:textId="77777777" w:rsidR="002F728D" w:rsidRPr="002F728D" w:rsidRDefault="002F728D" w:rsidP="002F728D">
            <w:pPr>
              <w:spacing w:line="220" w:lineRule="exact"/>
              <w:ind w:left="-79" w:right="-1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At</w:t>
            </w:r>
          </w:p>
          <w:p w14:paraId="7DC7BE99" w14:textId="77777777" w:rsidR="002F728D" w:rsidRPr="002F728D" w:rsidRDefault="002F728D" w:rsidP="002F728D">
            <w:pPr>
              <w:spacing w:line="220" w:lineRule="exact"/>
              <w:ind w:left="-79" w:right="-1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30 June</w:t>
            </w:r>
          </w:p>
          <w:p w14:paraId="72E7F4AE" w14:textId="6E0D99EF" w:rsidR="002F728D" w:rsidRPr="002F728D" w:rsidRDefault="002F728D" w:rsidP="002F728D">
            <w:pPr>
              <w:spacing w:line="220" w:lineRule="exact"/>
              <w:ind w:left="-76" w:right="-10"/>
              <w:jc w:val="center"/>
              <w:rPr>
                <w:rFonts w:ascii="CordiaUPC" w:hAnsi="CordiaUPC" w:cs="CordiaUPC"/>
                <w:sz w:val="24"/>
                <w:szCs w:val="24"/>
              </w:rPr>
            </w:pPr>
            <w:r w:rsidRPr="002F728D">
              <w:rPr>
                <w:rFonts w:ascii="CordiaUPC" w:eastAsia="Times New Roman" w:hAnsi="CordiaUPC" w:cs="CordiaUPC" w:hint="cs"/>
                <w:b/>
                <w:bCs/>
                <w:sz w:val="24"/>
                <w:szCs w:val="24"/>
              </w:rPr>
              <w:t>2021</w:t>
            </w:r>
          </w:p>
        </w:tc>
      </w:tr>
      <w:tr w:rsidR="002F728D" w:rsidRPr="002F728D" w14:paraId="69FCE07C" w14:textId="77777777" w:rsidTr="002F728D">
        <w:tblPrEx>
          <w:tblCellMar>
            <w:left w:w="79" w:type="dxa"/>
            <w:right w:w="79" w:type="dxa"/>
          </w:tblCellMar>
          <w:tblLook w:val="04A0" w:firstRow="1" w:lastRow="0" w:firstColumn="1" w:lastColumn="0" w:noHBand="0" w:noVBand="1"/>
        </w:tblPrEx>
        <w:tc>
          <w:tcPr>
            <w:tcW w:w="3141" w:type="dxa"/>
            <w:vAlign w:val="bottom"/>
          </w:tcPr>
          <w:p w14:paraId="48353153" w14:textId="77777777" w:rsidR="002F728D" w:rsidRPr="002F728D" w:rsidRDefault="002F728D" w:rsidP="002F728D">
            <w:pPr>
              <w:spacing w:line="220" w:lineRule="exact"/>
              <w:ind w:right="-126"/>
              <w:rPr>
                <w:rFonts w:ascii="CordiaUPC" w:eastAsia="Times New Roman" w:hAnsi="CordiaUPC" w:cs="CordiaUPC"/>
                <w:i/>
                <w:iCs/>
                <w:sz w:val="24"/>
                <w:szCs w:val="24"/>
              </w:rPr>
            </w:pPr>
          </w:p>
        </w:tc>
        <w:tc>
          <w:tcPr>
            <w:tcW w:w="1259" w:type="dxa"/>
            <w:vAlign w:val="bottom"/>
          </w:tcPr>
          <w:p w14:paraId="3BB212B9" w14:textId="77777777" w:rsidR="002F728D" w:rsidRPr="002F728D" w:rsidRDefault="002F728D" w:rsidP="002F728D">
            <w:pPr>
              <w:tabs>
                <w:tab w:val="decimal" w:pos="765"/>
              </w:tabs>
              <w:spacing w:line="220" w:lineRule="exact"/>
              <w:ind w:right="11"/>
              <w:rPr>
                <w:rFonts w:ascii="CordiaUPC" w:eastAsia="Times New Roman" w:hAnsi="CordiaUPC" w:cs="CordiaUPC"/>
                <w:sz w:val="24"/>
                <w:szCs w:val="24"/>
              </w:rPr>
            </w:pPr>
          </w:p>
        </w:tc>
        <w:tc>
          <w:tcPr>
            <w:tcW w:w="180" w:type="dxa"/>
            <w:vAlign w:val="bottom"/>
          </w:tcPr>
          <w:p w14:paraId="39850751"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2676" w:type="dxa"/>
            <w:gridSpan w:val="3"/>
            <w:vAlign w:val="bottom"/>
          </w:tcPr>
          <w:p w14:paraId="3F768C89" w14:textId="744DB7B4" w:rsidR="002F728D" w:rsidRPr="002F728D" w:rsidRDefault="002F728D" w:rsidP="005A67D5">
            <w:pPr>
              <w:spacing w:line="220" w:lineRule="exact"/>
              <w:ind w:right="-331" w:hanging="390"/>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 xml:space="preserve">(note </w:t>
            </w:r>
            <w:r w:rsidR="005A67D5">
              <w:rPr>
                <w:rFonts w:ascii="CordiaUPC" w:eastAsia="Times New Roman" w:hAnsi="CordiaUPC" w:cs="CordiaUPC"/>
                <w:i/>
                <w:iCs/>
                <w:sz w:val="24"/>
                <w:szCs w:val="24"/>
              </w:rPr>
              <w:t>19</w:t>
            </w:r>
            <w:r w:rsidRPr="002F728D">
              <w:rPr>
                <w:rFonts w:ascii="CordiaUPC" w:eastAsia="Times New Roman" w:hAnsi="CordiaUPC" w:cs="CordiaUPC" w:hint="cs"/>
                <w:i/>
                <w:iCs/>
                <w:sz w:val="24"/>
                <w:szCs w:val="24"/>
              </w:rPr>
              <w:t>.2)</w:t>
            </w:r>
          </w:p>
        </w:tc>
        <w:tc>
          <w:tcPr>
            <w:tcW w:w="181" w:type="dxa"/>
            <w:vAlign w:val="bottom"/>
          </w:tcPr>
          <w:p w14:paraId="41FA4301"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2013" w:type="dxa"/>
            <w:gridSpan w:val="3"/>
            <w:vAlign w:val="bottom"/>
          </w:tcPr>
          <w:p w14:paraId="38E95208" w14:textId="77777777" w:rsidR="002F728D" w:rsidRPr="002F728D" w:rsidRDefault="002F728D" w:rsidP="002F728D">
            <w:pPr>
              <w:tabs>
                <w:tab w:val="decimal" w:pos="765"/>
              </w:tabs>
              <w:spacing w:line="220" w:lineRule="exact"/>
              <w:ind w:right="11"/>
              <w:jc w:val="both"/>
              <w:rPr>
                <w:rFonts w:ascii="CordiaUPC" w:eastAsia="Times New Roman" w:hAnsi="CordiaUPC" w:cs="CordiaUPC"/>
                <w:sz w:val="24"/>
                <w:szCs w:val="24"/>
              </w:rPr>
            </w:pPr>
          </w:p>
        </w:tc>
      </w:tr>
      <w:tr w:rsidR="002F728D" w:rsidRPr="002F728D" w14:paraId="10105FB2" w14:textId="77777777" w:rsidTr="002F728D">
        <w:tblPrEx>
          <w:tblCellMar>
            <w:left w:w="79" w:type="dxa"/>
            <w:right w:w="79" w:type="dxa"/>
          </w:tblCellMar>
          <w:tblLook w:val="04A0" w:firstRow="1" w:lastRow="0" w:firstColumn="1" w:lastColumn="0" w:noHBand="0" w:noVBand="1"/>
        </w:tblPrEx>
        <w:tc>
          <w:tcPr>
            <w:tcW w:w="3141" w:type="dxa"/>
            <w:vAlign w:val="bottom"/>
          </w:tcPr>
          <w:p w14:paraId="253CDE40" w14:textId="77777777" w:rsidR="002F728D" w:rsidRPr="002F728D" w:rsidRDefault="002F728D" w:rsidP="002F728D">
            <w:pPr>
              <w:spacing w:line="220" w:lineRule="exact"/>
              <w:ind w:right="-126"/>
              <w:rPr>
                <w:rFonts w:ascii="CordiaUPC" w:eastAsia="Times New Roman" w:hAnsi="CordiaUPC" w:cs="CordiaUPC"/>
                <w:i/>
                <w:iCs/>
                <w:sz w:val="24"/>
                <w:szCs w:val="24"/>
              </w:rPr>
            </w:pPr>
          </w:p>
        </w:tc>
        <w:tc>
          <w:tcPr>
            <w:tcW w:w="6309" w:type="dxa"/>
            <w:gridSpan w:val="9"/>
            <w:vAlign w:val="bottom"/>
          </w:tcPr>
          <w:p w14:paraId="2B26F1A0" w14:textId="77777777" w:rsidR="002F728D" w:rsidRPr="002F728D" w:rsidRDefault="002F728D" w:rsidP="002F728D">
            <w:pPr>
              <w:spacing w:line="220" w:lineRule="exact"/>
              <w:ind w:left="-70" w:right="-88"/>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(in million Baht)</w:t>
            </w:r>
          </w:p>
        </w:tc>
      </w:tr>
      <w:tr w:rsidR="002F728D" w:rsidRPr="002F728D" w14:paraId="2E0315A8" w14:textId="77777777" w:rsidTr="002F728D">
        <w:tblPrEx>
          <w:tblCellMar>
            <w:left w:w="79" w:type="dxa"/>
            <w:right w:w="79" w:type="dxa"/>
          </w:tblCellMar>
          <w:tblLook w:val="04A0" w:firstRow="1" w:lastRow="0" w:firstColumn="1" w:lastColumn="0" w:noHBand="0" w:noVBand="1"/>
        </w:tblPrEx>
        <w:tc>
          <w:tcPr>
            <w:tcW w:w="3141" w:type="dxa"/>
            <w:vAlign w:val="bottom"/>
          </w:tcPr>
          <w:p w14:paraId="5F33D799" w14:textId="77777777" w:rsidR="002F728D" w:rsidRPr="002F728D" w:rsidRDefault="002F728D" w:rsidP="002F728D">
            <w:pPr>
              <w:spacing w:line="22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i/>
                <w:iCs/>
                <w:sz w:val="24"/>
                <w:szCs w:val="24"/>
              </w:rPr>
              <w:t>Deferred tax assets</w:t>
            </w:r>
          </w:p>
        </w:tc>
        <w:tc>
          <w:tcPr>
            <w:tcW w:w="1259" w:type="dxa"/>
            <w:vAlign w:val="bottom"/>
          </w:tcPr>
          <w:p w14:paraId="62E301AA" w14:textId="77777777" w:rsidR="002F728D" w:rsidRPr="002F728D" w:rsidRDefault="002F728D" w:rsidP="002F728D">
            <w:pPr>
              <w:tabs>
                <w:tab w:val="decimal" w:pos="765"/>
              </w:tabs>
              <w:spacing w:line="220" w:lineRule="exact"/>
              <w:ind w:right="11"/>
              <w:jc w:val="right"/>
              <w:rPr>
                <w:rFonts w:ascii="CordiaUPC" w:eastAsia="Times New Roman" w:hAnsi="CordiaUPC" w:cs="CordiaUPC"/>
                <w:sz w:val="24"/>
                <w:szCs w:val="24"/>
              </w:rPr>
            </w:pPr>
          </w:p>
        </w:tc>
        <w:tc>
          <w:tcPr>
            <w:tcW w:w="180" w:type="dxa"/>
            <w:vAlign w:val="bottom"/>
          </w:tcPr>
          <w:p w14:paraId="39C3C4FA"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vAlign w:val="bottom"/>
          </w:tcPr>
          <w:p w14:paraId="26688C14" w14:textId="77777777" w:rsidR="002F728D" w:rsidRPr="002F728D" w:rsidRDefault="002F728D" w:rsidP="002F728D">
            <w:pPr>
              <w:tabs>
                <w:tab w:val="decimal" w:pos="877"/>
              </w:tabs>
              <w:spacing w:line="220" w:lineRule="exact"/>
              <w:ind w:right="11"/>
              <w:jc w:val="right"/>
              <w:rPr>
                <w:rFonts w:ascii="CordiaUPC" w:eastAsia="Times New Roman" w:hAnsi="CordiaUPC" w:cs="CordiaUPC"/>
                <w:sz w:val="24"/>
                <w:szCs w:val="24"/>
              </w:rPr>
            </w:pPr>
          </w:p>
        </w:tc>
        <w:tc>
          <w:tcPr>
            <w:tcW w:w="178" w:type="dxa"/>
          </w:tcPr>
          <w:p w14:paraId="13D2AC44"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14276DBE"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81" w:type="dxa"/>
            <w:vAlign w:val="bottom"/>
          </w:tcPr>
          <w:p w14:paraId="47A9DEFA"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5ADBE533" w14:textId="77777777" w:rsidR="002F728D" w:rsidRPr="002F728D" w:rsidRDefault="002F728D" w:rsidP="002F728D">
            <w:pPr>
              <w:spacing w:line="220" w:lineRule="exact"/>
              <w:ind w:left="57" w:right="11"/>
              <w:jc w:val="right"/>
              <w:rPr>
                <w:rFonts w:ascii="CordiaUPC" w:eastAsia="Times New Roman" w:hAnsi="CordiaUPC" w:cs="CordiaUPC"/>
                <w:sz w:val="24"/>
                <w:szCs w:val="24"/>
              </w:rPr>
            </w:pPr>
          </w:p>
        </w:tc>
        <w:tc>
          <w:tcPr>
            <w:tcW w:w="179" w:type="dxa"/>
            <w:vAlign w:val="bottom"/>
          </w:tcPr>
          <w:p w14:paraId="40F4C133" w14:textId="77777777" w:rsidR="002F728D" w:rsidRPr="002F728D" w:rsidRDefault="002F728D" w:rsidP="002F728D">
            <w:pPr>
              <w:tabs>
                <w:tab w:val="decimal" w:pos="765"/>
              </w:tabs>
              <w:spacing w:line="220" w:lineRule="exact"/>
              <w:ind w:left="-648" w:right="-41"/>
              <w:rPr>
                <w:rFonts w:ascii="CordiaUPC" w:eastAsia="Times New Roman" w:hAnsi="CordiaUPC" w:cs="CordiaUPC"/>
                <w:sz w:val="24"/>
                <w:szCs w:val="24"/>
              </w:rPr>
            </w:pPr>
          </w:p>
        </w:tc>
        <w:tc>
          <w:tcPr>
            <w:tcW w:w="1023" w:type="dxa"/>
            <w:vAlign w:val="bottom"/>
          </w:tcPr>
          <w:p w14:paraId="08A49C0B" w14:textId="77777777" w:rsidR="002F728D" w:rsidRPr="002F728D" w:rsidRDefault="002F728D" w:rsidP="002F728D">
            <w:pPr>
              <w:tabs>
                <w:tab w:val="decimal" w:pos="765"/>
              </w:tabs>
              <w:spacing w:line="220" w:lineRule="exact"/>
              <w:ind w:right="11"/>
              <w:rPr>
                <w:rFonts w:ascii="CordiaUPC" w:eastAsia="Times New Roman" w:hAnsi="CordiaUPC" w:cs="CordiaUPC"/>
                <w:sz w:val="24"/>
                <w:szCs w:val="24"/>
              </w:rPr>
            </w:pPr>
          </w:p>
        </w:tc>
      </w:tr>
      <w:tr w:rsidR="002F728D" w:rsidRPr="002F728D" w14:paraId="0FC8E1A2" w14:textId="77777777" w:rsidTr="002F728D">
        <w:tblPrEx>
          <w:tblCellMar>
            <w:left w:w="79" w:type="dxa"/>
            <w:right w:w="79" w:type="dxa"/>
          </w:tblCellMar>
          <w:tblLook w:val="04A0" w:firstRow="1" w:lastRow="0" w:firstColumn="1" w:lastColumn="0" w:noHBand="0" w:noVBand="1"/>
        </w:tblPrEx>
        <w:tc>
          <w:tcPr>
            <w:tcW w:w="3141" w:type="dxa"/>
            <w:vAlign w:val="bottom"/>
          </w:tcPr>
          <w:p w14:paraId="4762A8B2" w14:textId="77777777" w:rsidR="002F728D" w:rsidRPr="002F728D" w:rsidRDefault="002F728D" w:rsidP="002F728D">
            <w:pPr>
              <w:spacing w:line="22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Interbank and money market items</w:t>
            </w:r>
          </w:p>
        </w:tc>
        <w:tc>
          <w:tcPr>
            <w:tcW w:w="1259" w:type="dxa"/>
          </w:tcPr>
          <w:p w14:paraId="2EEE8643" w14:textId="58D4123F"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40</w:t>
            </w:r>
          </w:p>
        </w:tc>
        <w:tc>
          <w:tcPr>
            <w:tcW w:w="180" w:type="dxa"/>
            <w:vAlign w:val="bottom"/>
          </w:tcPr>
          <w:p w14:paraId="0FA18AC4"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43552D30" w14:textId="6E248F0B" w:rsidR="002F728D" w:rsidRPr="002F728D" w:rsidRDefault="008F1FBA" w:rsidP="002F728D">
            <w:pPr>
              <w:tabs>
                <w:tab w:val="decimal" w:pos="1091"/>
              </w:tabs>
              <w:spacing w:line="220" w:lineRule="exact"/>
              <w:ind w:right="1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(31)</w:t>
            </w:r>
          </w:p>
        </w:tc>
        <w:tc>
          <w:tcPr>
            <w:tcW w:w="178" w:type="dxa"/>
          </w:tcPr>
          <w:p w14:paraId="35B355D1"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3BF0026D" w14:textId="0B908ED8" w:rsidR="002F728D" w:rsidRPr="002F728D" w:rsidRDefault="008F1FBA" w:rsidP="002F728D">
            <w:pPr>
              <w:tabs>
                <w:tab w:val="decimal" w:pos="762"/>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81" w:type="dxa"/>
            <w:vAlign w:val="bottom"/>
          </w:tcPr>
          <w:p w14:paraId="0199DEBA"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070231DB" w14:textId="64545C09" w:rsidR="002F728D" w:rsidRPr="002F728D" w:rsidRDefault="008F1FBA" w:rsidP="002F728D">
            <w:pPr>
              <w:tabs>
                <w:tab w:val="decimal" w:pos="731"/>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(3)</w:t>
            </w:r>
          </w:p>
        </w:tc>
        <w:tc>
          <w:tcPr>
            <w:tcW w:w="179" w:type="dxa"/>
            <w:vAlign w:val="bottom"/>
          </w:tcPr>
          <w:p w14:paraId="7A3F5F72"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lang w:val="en-US" w:bidi="th-TH"/>
              </w:rPr>
            </w:pPr>
          </w:p>
        </w:tc>
        <w:tc>
          <w:tcPr>
            <w:tcW w:w="1023" w:type="dxa"/>
          </w:tcPr>
          <w:p w14:paraId="6C3D894B" w14:textId="135BABA0"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6</w:t>
            </w:r>
          </w:p>
        </w:tc>
      </w:tr>
      <w:tr w:rsidR="002F728D" w:rsidRPr="002F728D" w14:paraId="6CA23F03" w14:textId="77777777" w:rsidTr="002F728D">
        <w:tblPrEx>
          <w:tblCellMar>
            <w:left w:w="79" w:type="dxa"/>
            <w:right w:w="79" w:type="dxa"/>
          </w:tblCellMar>
          <w:tblLook w:val="04A0" w:firstRow="1" w:lastRow="0" w:firstColumn="1" w:lastColumn="0" w:noHBand="0" w:noVBand="1"/>
        </w:tblPrEx>
        <w:tc>
          <w:tcPr>
            <w:tcW w:w="3141" w:type="dxa"/>
            <w:vAlign w:val="bottom"/>
          </w:tcPr>
          <w:p w14:paraId="2884C02C" w14:textId="77777777" w:rsidR="002F728D" w:rsidRPr="002F728D" w:rsidRDefault="002F728D" w:rsidP="002F728D">
            <w:pPr>
              <w:spacing w:line="22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Financial assets measured at fair value</w:t>
            </w:r>
          </w:p>
        </w:tc>
        <w:tc>
          <w:tcPr>
            <w:tcW w:w="1259" w:type="dxa"/>
          </w:tcPr>
          <w:p w14:paraId="07CD13EE" w14:textId="7C90B9EB" w:rsidR="002F728D" w:rsidRPr="002F728D" w:rsidRDefault="002F728D" w:rsidP="002F728D">
            <w:pPr>
              <w:tabs>
                <w:tab w:val="decimal" w:pos="965"/>
              </w:tabs>
              <w:spacing w:line="220" w:lineRule="exact"/>
              <w:rPr>
                <w:rFonts w:ascii="CordiaUPC" w:eastAsia="Times New Roman" w:hAnsi="CordiaUPC" w:cs="CordiaUPC"/>
                <w:sz w:val="24"/>
                <w:szCs w:val="24"/>
                <w:lang w:val="en-US" w:bidi="th-TH"/>
              </w:rPr>
            </w:pPr>
          </w:p>
        </w:tc>
        <w:tc>
          <w:tcPr>
            <w:tcW w:w="180" w:type="dxa"/>
            <w:vAlign w:val="bottom"/>
          </w:tcPr>
          <w:p w14:paraId="618250EC"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5F67682A" w14:textId="3FF00B8C" w:rsidR="002F728D" w:rsidRPr="002F728D" w:rsidRDefault="002F728D" w:rsidP="002F728D">
            <w:pPr>
              <w:tabs>
                <w:tab w:val="decimal" w:pos="1091"/>
              </w:tabs>
              <w:spacing w:line="220" w:lineRule="exact"/>
              <w:ind w:right="11"/>
              <w:rPr>
                <w:rFonts w:ascii="CordiaUPC" w:eastAsia="Times New Roman" w:hAnsi="CordiaUPC" w:cs="CordiaUPC"/>
                <w:sz w:val="24"/>
                <w:szCs w:val="24"/>
                <w:lang w:val="en-US" w:bidi="th-TH"/>
              </w:rPr>
            </w:pPr>
          </w:p>
        </w:tc>
        <w:tc>
          <w:tcPr>
            <w:tcW w:w="178" w:type="dxa"/>
          </w:tcPr>
          <w:p w14:paraId="1D140BD2"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251634BB" w14:textId="47C6DF34" w:rsidR="002F728D" w:rsidRPr="002F728D" w:rsidRDefault="002F728D" w:rsidP="002F728D">
            <w:pPr>
              <w:tabs>
                <w:tab w:val="decimal" w:pos="762"/>
              </w:tabs>
              <w:spacing w:line="220" w:lineRule="exact"/>
              <w:rPr>
                <w:rFonts w:ascii="CordiaUPC" w:eastAsia="Times New Roman" w:hAnsi="CordiaUPC" w:cs="CordiaUPC"/>
                <w:sz w:val="24"/>
                <w:szCs w:val="24"/>
                <w:lang w:val="en-US" w:bidi="th-TH"/>
              </w:rPr>
            </w:pPr>
          </w:p>
        </w:tc>
        <w:tc>
          <w:tcPr>
            <w:tcW w:w="181" w:type="dxa"/>
            <w:vAlign w:val="bottom"/>
          </w:tcPr>
          <w:p w14:paraId="5FF1C1AC" w14:textId="1F21A173"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589FD839" w14:textId="336D9BE4" w:rsidR="002F728D" w:rsidRPr="002F728D" w:rsidRDefault="002F728D" w:rsidP="002F728D">
            <w:pPr>
              <w:tabs>
                <w:tab w:val="decimal" w:pos="731"/>
              </w:tabs>
              <w:spacing w:line="220" w:lineRule="exact"/>
              <w:rPr>
                <w:rFonts w:ascii="CordiaUPC" w:eastAsia="Times New Roman" w:hAnsi="CordiaUPC" w:cs="CordiaUPC"/>
                <w:sz w:val="24"/>
                <w:szCs w:val="24"/>
                <w:lang w:val="en-US" w:bidi="th-TH"/>
              </w:rPr>
            </w:pPr>
          </w:p>
        </w:tc>
        <w:tc>
          <w:tcPr>
            <w:tcW w:w="179" w:type="dxa"/>
            <w:vAlign w:val="bottom"/>
          </w:tcPr>
          <w:p w14:paraId="0736DC66"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lang w:val="en-US" w:bidi="th-TH"/>
              </w:rPr>
            </w:pPr>
          </w:p>
        </w:tc>
        <w:tc>
          <w:tcPr>
            <w:tcW w:w="1023" w:type="dxa"/>
          </w:tcPr>
          <w:p w14:paraId="5EB1F8CA" w14:textId="75B5DFD5" w:rsidR="002F728D" w:rsidRPr="002F728D" w:rsidRDefault="002F728D" w:rsidP="002F728D">
            <w:pPr>
              <w:tabs>
                <w:tab w:val="decimal" w:pos="965"/>
              </w:tabs>
              <w:spacing w:line="220" w:lineRule="exact"/>
              <w:rPr>
                <w:rFonts w:ascii="CordiaUPC" w:eastAsia="Times New Roman" w:hAnsi="CordiaUPC" w:cs="CordiaUPC"/>
                <w:sz w:val="24"/>
                <w:szCs w:val="24"/>
                <w:lang w:val="en-US" w:bidi="th-TH"/>
              </w:rPr>
            </w:pPr>
          </w:p>
        </w:tc>
      </w:tr>
      <w:tr w:rsidR="002F728D" w:rsidRPr="002F728D" w14:paraId="03434433" w14:textId="77777777" w:rsidTr="002F728D">
        <w:tblPrEx>
          <w:tblCellMar>
            <w:left w:w="79" w:type="dxa"/>
            <w:right w:w="79" w:type="dxa"/>
          </w:tblCellMar>
          <w:tblLook w:val="04A0" w:firstRow="1" w:lastRow="0" w:firstColumn="1" w:lastColumn="0" w:noHBand="0" w:noVBand="1"/>
        </w:tblPrEx>
        <w:tc>
          <w:tcPr>
            <w:tcW w:w="3141" w:type="dxa"/>
            <w:vAlign w:val="bottom"/>
          </w:tcPr>
          <w:p w14:paraId="275849EE"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259" w:type="dxa"/>
          </w:tcPr>
          <w:p w14:paraId="01190269" w14:textId="5739654E"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139</w:t>
            </w:r>
          </w:p>
        </w:tc>
        <w:tc>
          <w:tcPr>
            <w:tcW w:w="180" w:type="dxa"/>
            <w:vAlign w:val="bottom"/>
          </w:tcPr>
          <w:p w14:paraId="377E2C8B"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7E7FA563" w14:textId="76F7E2FB" w:rsidR="002F728D" w:rsidRPr="002F728D" w:rsidRDefault="008F1FBA" w:rsidP="002F728D">
            <w:pPr>
              <w:tabs>
                <w:tab w:val="decimal" w:pos="1091"/>
              </w:tabs>
              <w:spacing w:line="220" w:lineRule="exact"/>
              <w:ind w:right="1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(2)</w:t>
            </w:r>
          </w:p>
        </w:tc>
        <w:tc>
          <w:tcPr>
            <w:tcW w:w="178" w:type="dxa"/>
          </w:tcPr>
          <w:p w14:paraId="01F8CAEB"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408D47E7" w14:textId="1ECBB152" w:rsidR="002F728D" w:rsidRPr="002F728D" w:rsidRDefault="008F1FBA" w:rsidP="002F728D">
            <w:pPr>
              <w:tabs>
                <w:tab w:val="decimal" w:pos="762"/>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81" w:type="dxa"/>
            <w:vAlign w:val="bottom"/>
          </w:tcPr>
          <w:p w14:paraId="070C3B0C"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7B41E278" w14:textId="075E4D44" w:rsidR="002F728D" w:rsidRPr="002F728D" w:rsidRDefault="008F1FBA" w:rsidP="002F728D">
            <w:pPr>
              <w:tabs>
                <w:tab w:val="decimal" w:pos="731"/>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79" w:type="dxa"/>
            <w:vAlign w:val="bottom"/>
          </w:tcPr>
          <w:p w14:paraId="299A0EC1"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lang w:val="en-US" w:bidi="th-TH"/>
              </w:rPr>
            </w:pPr>
          </w:p>
        </w:tc>
        <w:tc>
          <w:tcPr>
            <w:tcW w:w="1023" w:type="dxa"/>
          </w:tcPr>
          <w:p w14:paraId="1634D104" w14:textId="5D58DBC6"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137</w:t>
            </w:r>
          </w:p>
        </w:tc>
      </w:tr>
      <w:tr w:rsidR="002F728D" w:rsidRPr="002F728D" w14:paraId="5822DB09" w14:textId="77777777" w:rsidTr="002F728D">
        <w:tblPrEx>
          <w:tblCellMar>
            <w:left w:w="79" w:type="dxa"/>
            <w:right w:w="79" w:type="dxa"/>
          </w:tblCellMar>
          <w:tblLook w:val="04A0" w:firstRow="1" w:lastRow="0" w:firstColumn="1" w:lastColumn="0" w:noHBand="0" w:noVBand="1"/>
        </w:tblPrEx>
        <w:tc>
          <w:tcPr>
            <w:tcW w:w="3141" w:type="dxa"/>
            <w:vAlign w:val="bottom"/>
          </w:tcPr>
          <w:p w14:paraId="469BFF6A"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259" w:type="dxa"/>
          </w:tcPr>
          <w:p w14:paraId="69A269C3" w14:textId="7C631A36"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407</w:t>
            </w:r>
          </w:p>
        </w:tc>
        <w:tc>
          <w:tcPr>
            <w:tcW w:w="180" w:type="dxa"/>
            <w:vAlign w:val="bottom"/>
          </w:tcPr>
          <w:p w14:paraId="16C05009"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6ACB15D9" w14:textId="57973082" w:rsidR="002F728D" w:rsidRPr="002F728D" w:rsidRDefault="008F1FBA" w:rsidP="002F728D">
            <w:pPr>
              <w:tabs>
                <w:tab w:val="decimal" w:pos="1091"/>
              </w:tabs>
              <w:spacing w:line="220" w:lineRule="exact"/>
              <w:ind w:right="1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54</w:t>
            </w:r>
          </w:p>
        </w:tc>
        <w:tc>
          <w:tcPr>
            <w:tcW w:w="178" w:type="dxa"/>
          </w:tcPr>
          <w:p w14:paraId="0C1228F6" w14:textId="53CB6040"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2FBA140D" w14:textId="0F46F700" w:rsidR="002F728D" w:rsidRPr="002F728D" w:rsidRDefault="008F1FBA" w:rsidP="002F728D">
            <w:pPr>
              <w:tabs>
                <w:tab w:val="decimal" w:pos="762"/>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(19)</w:t>
            </w:r>
          </w:p>
        </w:tc>
        <w:tc>
          <w:tcPr>
            <w:tcW w:w="181" w:type="dxa"/>
            <w:vAlign w:val="bottom"/>
          </w:tcPr>
          <w:p w14:paraId="109FF06C"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62D70D77" w14:textId="307E83FB" w:rsidR="002F728D" w:rsidRPr="002F728D" w:rsidRDefault="008F1FBA" w:rsidP="002F728D">
            <w:pPr>
              <w:tabs>
                <w:tab w:val="decimal" w:pos="731"/>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79" w:type="dxa"/>
            <w:vAlign w:val="bottom"/>
          </w:tcPr>
          <w:p w14:paraId="6F2C6AD7"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lang w:val="en-US" w:bidi="th-TH"/>
              </w:rPr>
            </w:pPr>
          </w:p>
        </w:tc>
        <w:tc>
          <w:tcPr>
            <w:tcW w:w="1023" w:type="dxa"/>
          </w:tcPr>
          <w:p w14:paraId="160BA76E" w14:textId="08109E2F"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442</w:t>
            </w:r>
          </w:p>
        </w:tc>
      </w:tr>
      <w:tr w:rsidR="002F728D" w:rsidRPr="002F728D" w14:paraId="0DE04014" w14:textId="77777777" w:rsidTr="002F728D">
        <w:tblPrEx>
          <w:tblCellMar>
            <w:left w:w="79" w:type="dxa"/>
            <w:right w:w="79" w:type="dxa"/>
          </w:tblCellMar>
          <w:tblLook w:val="04A0" w:firstRow="1" w:lastRow="0" w:firstColumn="1" w:lastColumn="0" w:noHBand="0" w:noVBand="1"/>
        </w:tblPrEx>
        <w:tc>
          <w:tcPr>
            <w:tcW w:w="3141" w:type="dxa"/>
            <w:vAlign w:val="bottom"/>
          </w:tcPr>
          <w:p w14:paraId="4C39CB53"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pacing w:val="-4"/>
                <w:sz w:val="24"/>
                <w:szCs w:val="24"/>
              </w:rPr>
              <w:t>Loans to customer</w:t>
            </w:r>
            <w:r w:rsidRPr="002F728D">
              <w:rPr>
                <w:rFonts w:ascii="CordiaUPC" w:eastAsia="Times New Roman" w:hAnsi="CordiaUPC" w:cs="CordiaUPC" w:hint="cs"/>
                <w:spacing w:val="-4"/>
                <w:sz w:val="24"/>
                <w:szCs w:val="24"/>
                <w:lang w:val="en-US" w:bidi="th-TH"/>
              </w:rPr>
              <w:t>s</w:t>
            </w:r>
            <w:r w:rsidRPr="002F728D">
              <w:rPr>
                <w:rFonts w:ascii="CordiaUPC" w:eastAsia="Times New Roman" w:hAnsi="CordiaUPC" w:cs="CordiaUPC" w:hint="cs"/>
                <w:spacing w:val="-4"/>
                <w:sz w:val="24"/>
                <w:szCs w:val="24"/>
              </w:rPr>
              <w:t xml:space="preserve"> and accrued</w:t>
            </w:r>
          </w:p>
        </w:tc>
        <w:tc>
          <w:tcPr>
            <w:tcW w:w="1259" w:type="dxa"/>
          </w:tcPr>
          <w:p w14:paraId="603A0DEF" w14:textId="77777777" w:rsidR="002F728D" w:rsidRPr="002F728D" w:rsidRDefault="002F728D" w:rsidP="002F728D">
            <w:pPr>
              <w:tabs>
                <w:tab w:val="decimal" w:pos="965"/>
              </w:tabs>
              <w:spacing w:line="220" w:lineRule="exact"/>
              <w:rPr>
                <w:rFonts w:ascii="CordiaUPC" w:eastAsia="Times New Roman" w:hAnsi="CordiaUPC" w:cs="CordiaUPC"/>
                <w:sz w:val="24"/>
                <w:szCs w:val="24"/>
                <w:lang w:bidi="th-TH"/>
              </w:rPr>
            </w:pPr>
          </w:p>
        </w:tc>
        <w:tc>
          <w:tcPr>
            <w:tcW w:w="180" w:type="dxa"/>
            <w:vAlign w:val="bottom"/>
          </w:tcPr>
          <w:p w14:paraId="2E358169"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vAlign w:val="bottom"/>
          </w:tcPr>
          <w:p w14:paraId="55B26F16" w14:textId="77777777" w:rsidR="002F728D" w:rsidRPr="002F728D" w:rsidRDefault="002F728D" w:rsidP="002F728D">
            <w:pPr>
              <w:tabs>
                <w:tab w:val="decimal" w:pos="1091"/>
                <w:tab w:val="decimal" w:pos="1200"/>
              </w:tabs>
              <w:spacing w:line="220" w:lineRule="exact"/>
              <w:ind w:right="11"/>
              <w:jc w:val="right"/>
              <w:rPr>
                <w:rFonts w:ascii="CordiaUPC" w:eastAsia="Times New Roman" w:hAnsi="CordiaUPC" w:cs="CordiaUPC"/>
                <w:sz w:val="24"/>
                <w:szCs w:val="24"/>
              </w:rPr>
            </w:pPr>
          </w:p>
        </w:tc>
        <w:tc>
          <w:tcPr>
            <w:tcW w:w="178" w:type="dxa"/>
          </w:tcPr>
          <w:p w14:paraId="395C85F2"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2D8B5E6C" w14:textId="77777777" w:rsidR="002F728D" w:rsidRPr="002F728D" w:rsidRDefault="002F728D" w:rsidP="002F728D">
            <w:pPr>
              <w:tabs>
                <w:tab w:val="decimal" w:pos="1001"/>
              </w:tabs>
              <w:spacing w:line="220" w:lineRule="exact"/>
              <w:rPr>
                <w:rFonts w:ascii="CordiaUPC" w:eastAsia="Times New Roman" w:hAnsi="CordiaUPC" w:cs="CordiaUPC"/>
                <w:sz w:val="24"/>
                <w:szCs w:val="24"/>
              </w:rPr>
            </w:pPr>
          </w:p>
        </w:tc>
        <w:tc>
          <w:tcPr>
            <w:tcW w:w="181" w:type="dxa"/>
            <w:vAlign w:val="bottom"/>
          </w:tcPr>
          <w:p w14:paraId="56B20FFA"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081BD340" w14:textId="77777777" w:rsidR="002F728D" w:rsidRPr="002F728D" w:rsidRDefault="002F728D" w:rsidP="002F728D">
            <w:pPr>
              <w:tabs>
                <w:tab w:val="decimal" w:pos="731"/>
              </w:tabs>
              <w:spacing w:line="220" w:lineRule="exact"/>
              <w:rPr>
                <w:rFonts w:ascii="CordiaUPC" w:eastAsia="Times New Roman" w:hAnsi="CordiaUPC" w:cs="CordiaUPC"/>
                <w:sz w:val="24"/>
                <w:szCs w:val="24"/>
              </w:rPr>
            </w:pPr>
          </w:p>
        </w:tc>
        <w:tc>
          <w:tcPr>
            <w:tcW w:w="179" w:type="dxa"/>
            <w:vAlign w:val="bottom"/>
          </w:tcPr>
          <w:p w14:paraId="2E83E12B"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1461FAD3" w14:textId="77777777" w:rsidR="002F728D" w:rsidRPr="002F728D" w:rsidRDefault="002F728D" w:rsidP="002F728D">
            <w:pPr>
              <w:tabs>
                <w:tab w:val="decimal" w:pos="965"/>
              </w:tabs>
              <w:spacing w:line="220" w:lineRule="exact"/>
              <w:rPr>
                <w:rFonts w:ascii="CordiaUPC" w:eastAsia="Times New Roman" w:hAnsi="CordiaUPC" w:cs="CordiaUPC"/>
                <w:sz w:val="24"/>
                <w:szCs w:val="24"/>
              </w:rPr>
            </w:pPr>
          </w:p>
        </w:tc>
      </w:tr>
      <w:tr w:rsidR="002F728D" w:rsidRPr="002F728D" w14:paraId="36883317" w14:textId="77777777" w:rsidTr="002F728D">
        <w:tblPrEx>
          <w:tblCellMar>
            <w:left w:w="79" w:type="dxa"/>
            <w:right w:w="79" w:type="dxa"/>
          </w:tblCellMar>
          <w:tblLook w:val="04A0" w:firstRow="1" w:lastRow="0" w:firstColumn="1" w:lastColumn="0" w:noHBand="0" w:noVBand="1"/>
        </w:tblPrEx>
        <w:tc>
          <w:tcPr>
            <w:tcW w:w="3141" w:type="dxa"/>
            <w:vAlign w:val="bottom"/>
          </w:tcPr>
          <w:p w14:paraId="6F07076B" w14:textId="77777777" w:rsidR="002F728D" w:rsidRPr="002F728D" w:rsidRDefault="002F728D" w:rsidP="002F728D">
            <w:pPr>
              <w:spacing w:line="220" w:lineRule="exact"/>
              <w:ind w:right="-126"/>
              <w:rPr>
                <w:rFonts w:ascii="CordiaUPC" w:eastAsia="MS Mincho" w:hAnsi="CordiaUPC" w:cs="CordiaUPC"/>
                <w:spacing w:val="-4"/>
                <w:sz w:val="24"/>
                <w:szCs w:val="24"/>
                <w:lang w:eastAsia="th-TH"/>
              </w:rPr>
            </w:pPr>
            <w:r w:rsidRPr="002F728D">
              <w:rPr>
                <w:rFonts w:ascii="CordiaUPC" w:eastAsia="Times New Roman" w:hAnsi="CordiaUPC" w:cs="CordiaUPC" w:hint="cs"/>
                <w:spacing w:val="-4"/>
                <w:sz w:val="24"/>
                <w:szCs w:val="24"/>
              </w:rPr>
              <w:t xml:space="preserve">   interest receivables</w:t>
            </w:r>
          </w:p>
        </w:tc>
        <w:tc>
          <w:tcPr>
            <w:tcW w:w="1259" w:type="dxa"/>
          </w:tcPr>
          <w:p w14:paraId="7BB490FF" w14:textId="37C7ACDD"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2,581</w:t>
            </w:r>
          </w:p>
        </w:tc>
        <w:tc>
          <w:tcPr>
            <w:tcW w:w="180" w:type="dxa"/>
            <w:vAlign w:val="bottom"/>
          </w:tcPr>
          <w:p w14:paraId="592B9406"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77DAA116" w14:textId="545E3159" w:rsidR="002F728D" w:rsidRPr="002F728D" w:rsidRDefault="008F1FBA" w:rsidP="002F728D">
            <w:pPr>
              <w:tabs>
                <w:tab w:val="decimal" w:pos="1091"/>
              </w:tabs>
              <w:spacing w:line="220" w:lineRule="exact"/>
              <w:ind w:right="1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349</w:t>
            </w:r>
          </w:p>
        </w:tc>
        <w:tc>
          <w:tcPr>
            <w:tcW w:w="178" w:type="dxa"/>
          </w:tcPr>
          <w:p w14:paraId="1962D350" w14:textId="77777777" w:rsidR="002F728D" w:rsidRPr="002F728D" w:rsidRDefault="002F728D" w:rsidP="002F728D">
            <w:pPr>
              <w:tabs>
                <w:tab w:val="decimal" w:pos="765"/>
              </w:tabs>
              <w:spacing w:line="220" w:lineRule="exact"/>
              <w:rPr>
                <w:rFonts w:ascii="CordiaUPC" w:eastAsia="Times New Roman" w:hAnsi="CordiaUPC" w:cs="CordiaUPC"/>
                <w:sz w:val="24"/>
                <w:szCs w:val="24"/>
                <w:lang w:bidi="th-TH"/>
              </w:rPr>
            </w:pPr>
          </w:p>
        </w:tc>
        <w:tc>
          <w:tcPr>
            <w:tcW w:w="1269" w:type="dxa"/>
          </w:tcPr>
          <w:p w14:paraId="7F516386" w14:textId="3C980963" w:rsidR="002F728D" w:rsidRPr="002F728D" w:rsidRDefault="008F1FBA" w:rsidP="002F728D">
            <w:pPr>
              <w:tabs>
                <w:tab w:val="decimal" w:pos="762"/>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81" w:type="dxa"/>
            <w:vAlign w:val="bottom"/>
          </w:tcPr>
          <w:p w14:paraId="7064061C"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484B58E2" w14:textId="2FACDD94" w:rsidR="002F728D" w:rsidRPr="002F728D" w:rsidRDefault="008F1FBA" w:rsidP="002F728D">
            <w:pPr>
              <w:tabs>
                <w:tab w:val="decimal" w:pos="731"/>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w:t>
            </w:r>
          </w:p>
        </w:tc>
        <w:tc>
          <w:tcPr>
            <w:tcW w:w="179" w:type="dxa"/>
            <w:vAlign w:val="bottom"/>
          </w:tcPr>
          <w:p w14:paraId="0D9DA18F"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lang w:val="en-US" w:bidi="th-TH"/>
              </w:rPr>
            </w:pPr>
          </w:p>
        </w:tc>
        <w:tc>
          <w:tcPr>
            <w:tcW w:w="1023" w:type="dxa"/>
          </w:tcPr>
          <w:p w14:paraId="734B9B0D" w14:textId="0A70DAB9"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2,930</w:t>
            </w:r>
          </w:p>
        </w:tc>
      </w:tr>
      <w:tr w:rsidR="002F728D" w:rsidRPr="002F728D" w14:paraId="129115CB" w14:textId="77777777" w:rsidTr="002F728D">
        <w:tblPrEx>
          <w:tblCellMar>
            <w:left w:w="79" w:type="dxa"/>
            <w:right w:w="79" w:type="dxa"/>
          </w:tblCellMar>
          <w:tblLook w:val="04A0" w:firstRow="1" w:lastRow="0" w:firstColumn="1" w:lastColumn="0" w:noHBand="0" w:noVBand="1"/>
        </w:tblPrEx>
        <w:tc>
          <w:tcPr>
            <w:tcW w:w="3141" w:type="dxa"/>
            <w:vAlign w:val="bottom"/>
          </w:tcPr>
          <w:p w14:paraId="221CCC74"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259" w:type="dxa"/>
          </w:tcPr>
          <w:p w14:paraId="45DC427A" w14:textId="22B06E25" w:rsidR="002F728D" w:rsidRPr="002F728D" w:rsidRDefault="008F1FBA" w:rsidP="002F728D">
            <w:pPr>
              <w:tabs>
                <w:tab w:val="decimal" w:pos="965"/>
              </w:tabs>
              <w:spacing w:line="220" w:lineRule="exact"/>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82</w:t>
            </w:r>
          </w:p>
        </w:tc>
        <w:tc>
          <w:tcPr>
            <w:tcW w:w="180" w:type="dxa"/>
            <w:vAlign w:val="bottom"/>
          </w:tcPr>
          <w:p w14:paraId="2DEF0EF9"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471E3954" w14:textId="657E44A6" w:rsidR="002F728D" w:rsidRPr="002F728D" w:rsidRDefault="008F1FBA" w:rsidP="002F728D">
            <w:pPr>
              <w:tabs>
                <w:tab w:val="decimal" w:pos="1091"/>
              </w:tabs>
              <w:spacing w:line="220" w:lineRule="exact"/>
              <w:ind w:right="11"/>
              <w:rPr>
                <w:rFonts w:ascii="CordiaUPC" w:eastAsia="Times New Roman" w:hAnsi="CordiaUPC" w:cs="CordiaUPC"/>
                <w:sz w:val="24"/>
                <w:szCs w:val="24"/>
                <w:lang w:val="en-US" w:bidi="th-TH"/>
              </w:rPr>
            </w:pPr>
            <w:r>
              <w:rPr>
                <w:rFonts w:ascii="CordiaUPC" w:eastAsia="Times New Roman" w:hAnsi="CordiaUPC" w:cs="CordiaUPC"/>
                <w:sz w:val="24"/>
                <w:szCs w:val="24"/>
                <w:lang w:val="en-US" w:bidi="th-TH"/>
              </w:rPr>
              <w:t>2</w:t>
            </w:r>
          </w:p>
        </w:tc>
        <w:tc>
          <w:tcPr>
            <w:tcW w:w="178" w:type="dxa"/>
          </w:tcPr>
          <w:p w14:paraId="6D8A214E"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672CACB6" w14:textId="381C91E3" w:rsidR="002F728D" w:rsidRPr="002F728D" w:rsidRDefault="008F1FBA"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37EABA3A"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42F7236E" w14:textId="3B15756D" w:rsidR="002F728D" w:rsidRPr="002F728D" w:rsidRDefault="008F1FBA"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1E16FD11"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72F7414D" w14:textId="4E78BB0B"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84</w:t>
            </w:r>
          </w:p>
        </w:tc>
      </w:tr>
      <w:tr w:rsidR="002F728D" w:rsidRPr="002F728D" w14:paraId="0B9CAB42" w14:textId="77777777" w:rsidTr="002F728D">
        <w:tblPrEx>
          <w:tblCellMar>
            <w:left w:w="79" w:type="dxa"/>
            <w:right w:w="79" w:type="dxa"/>
          </w:tblCellMar>
          <w:tblLook w:val="04A0" w:firstRow="1" w:lastRow="0" w:firstColumn="1" w:lastColumn="0" w:noHBand="0" w:noVBand="1"/>
        </w:tblPrEx>
        <w:tc>
          <w:tcPr>
            <w:tcW w:w="3141" w:type="dxa"/>
            <w:vAlign w:val="bottom"/>
          </w:tcPr>
          <w:p w14:paraId="62FDD919" w14:textId="77777777" w:rsidR="002F728D" w:rsidRPr="002F728D" w:rsidRDefault="002F728D" w:rsidP="002F728D">
            <w:pPr>
              <w:spacing w:line="220" w:lineRule="exact"/>
              <w:rPr>
                <w:rFonts w:ascii="CordiaUPC" w:eastAsia="Times New Roman" w:hAnsi="CordiaUPC" w:cs="CordiaUPC"/>
                <w:sz w:val="24"/>
                <w:szCs w:val="24"/>
                <w:lang w:val="en-US"/>
              </w:rPr>
            </w:pPr>
            <w:r w:rsidRPr="002F728D">
              <w:rPr>
                <w:rFonts w:ascii="CordiaUPC" w:eastAsia="Times New Roman" w:hAnsi="CordiaUPC" w:cs="CordiaUPC" w:hint="cs"/>
                <w:sz w:val="24"/>
                <w:szCs w:val="24"/>
              </w:rPr>
              <w:t>Premises and equipment</w:t>
            </w:r>
          </w:p>
        </w:tc>
        <w:tc>
          <w:tcPr>
            <w:tcW w:w="1259" w:type="dxa"/>
          </w:tcPr>
          <w:p w14:paraId="3F7E7171" w14:textId="5941C3A1"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35</w:t>
            </w:r>
          </w:p>
        </w:tc>
        <w:tc>
          <w:tcPr>
            <w:tcW w:w="180" w:type="dxa"/>
            <w:vAlign w:val="bottom"/>
          </w:tcPr>
          <w:p w14:paraId="70D2E253"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vAlign w:val="bottom"/>
          </w:tcPr>
          <w:p w14:paraId="65418808" w14:textId="15F7D5C4" w:rsidR="002F728D" w:rsidRPr="002F728D" w:rsidRDefault="008F1FBA" w:rsidP="002F728D">
            <w:pPr>
              <w:tabs>
                <w:tab w:val="decimal" w:pos="1091"/>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53</w:t>
            </w:r>
          </w:p>
        </w:tc>
        <w:tc>
          <w:tcPr>
            <w:tcW w:w="178" w:type="dxa"/>
          </w:tcPr>
          <w:p w14:paraId="1E0C7ABE"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5FCD8AB6" w14:textId="5FD06F42" w:rsidR="002F728D" w:rsidRPr="002F728D" w:rsidRDefault="008F1FBA"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6B4F5117"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5CE6CB8D" w14:textId="5A491383" w:rsidR="002F728D" w:rsidRPr="002F728D" w:rsidRDefault="008F1FBA"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1D1BC527"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4D673658" w14:textId="4D72F209"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88</w:t>
            </w:r>
          </w:p>
        </w:tc>
      </w:tr>
      <w:tr w:rsidR="002F728D" w:rsidRPr="002F728D" w14:paraId="5AD49DF0" w14:textId="77777777" w:rsidTr="002F728D">
        <w:tblPrEx>
          <w:tblCellMar>
            <w:left w:w="79" w:type="dxa"/>
            <w:right w:w="79" w:type="dxa"/>
          </w:tblCellMar>
          <w:tblLook w:val="04A0" w:firstRow="1" w:lastRow="0" w:firstColumn="1" w:lastColumn="0" w:noHBand="0" w:noVBand="1"/>
        </w:tblPrEx>
        <w:tc>
          <w:tcPr>
            <w:tcW w:w="3141" w:type="dxa"/>
            <w:vAlign w:val="bottom"/>
          </w:tcPr>
          <w:p w14:paraId="1462BBED"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Provisions for employee benefits</w:t>
            </w:r>
          </w:p>
        </w:tc>
        <w:tc>
          <w:tcPr>
            <w:tcW w:w="1259" w:type="dxa"/>
          </w:tcPr>
          <w:p w14:paraId="2AD02860" w14:textId="48C96B20"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681</w:t>
            </w:r>
          </w:p>
        </w:tc>
        <w:tc>
          <w:tcPr>
            <w:tcW w:w="180" w:type="dxa"/>
            <w:vAlign w:val="bottom"/>
          </w:tcPr>
          <w:p w14:paraId="0EA9A3F9"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1D044AAC" w14:textId="25E217EF" w:rsidR="002F728D" w:rsidRPr="002F728D" w:rsidRDefault="008F1FBA" w:rsidP="002F728D">
            <w:pPr>
              <w:tabs>
                <w:tab w:val="decimal" w:pos="1091"/>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(329)</w:t>
            </w:r>
          </w:p>
        </w:tc>
        <w:tc>
          <w:tcPr>
            <w:tcW w:w="178" w:type="dxa"/>
          </w:tcPr>
          <w:p w14:paraId="48B15956"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56BD2290" w14:textId="74621BF0" w:rsidR="002F728D" w:rsidRPr="002F728D" w:rsidRDefault="008F1FBA"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(34)</w:t>
            </w:r>
          </w:p>
        </w:tc>
        <w:tc>
          <w:tcPr>
            <w:tcW w:w="181" w:type="dxa"/>
            <w:vAlign w:val="bottom"/>
          </w:tcPr>
          <w:p w14:paraId="30E3E4DA"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31CF404F" w14:textId="72D6BB4C" w:rsidR="002F728D" w:rsidRPr="002F728D" w:rsidRDefault="008F1FBA"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76E2EA9E"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7A4F9A05" w14:textId="19F4274F"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318</w:t>
            </w:r>
          </w:p>
        </w:tc>
      </w:tr>
      <w:tr w:rsidR="002F728D" w:rsidRPr="002F728D" w14:paraId="5307D50D" w14:textId="77777777" w:rsidTr="002F728D">
        <w:tblPrEx>
          <w:tblCellMar>
            <w:left w:w="79" w:type="dxa"/>
            <w:right w:w="79" w:type="dxa"/>
          </w:tblCellMar>
          <w:tblLook w:val="04A0" w:firstRow="1" w:lastRow="0" w:firstColumn="1" w:lastColumn="0" w:noHBand="0" w:noVBand="1"/>
        </w:tblPrEx>
        <w:tc>
          <w:tcPr>
            <w:tcW w:w="3141" w:type="dxa"/>
            <w:vAlign w:val="bottom"/>
          </w:tcPr>
          <w:p w14:paraId="29BBDE39"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Provisions for other liabilities</w:t>
            </w:r>
          </w:p>
        </w:tc>
        <w:tc>
          <w:tcPr>
            <w:tcW w:w="1259" w:type="dxa"/>
          </w:tcPr>
          <w:p w14:paraId="274908F9" w14:textId="4CF9AB6D"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564</w:t>
            </w:r>
          </w:p>
        </w:tc>
        <w:tc>
          <w:tcPr>
            <w:tcW w:w="180" w:type="dxa"/>
            <w:vAlign w:val="bottom"/>
          </w:tcPr>
          <w:p w14:paraId="37EA113F"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29A48118" w14:textId="23B57C51" w:rsidR="002F728D" w:rsidRPr="002F728D" w:rsidRDefault="008F1FBA" w:rsidP="002F728D">
            <w:pPr>
              <w:tabs>
                <w:tab w:val="decimal" w:pos="1091"/>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14</w:t>
            </w:r>
          </w:p>
        </w:tc>
        <w:tc>
          <w:tcPr>
            <w:tcW w:w="178" w:type="dxa"/>
          </w:tcPr>
          <w:p w14:paraId="26F93C14"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4282943F" w14:textId="046EEFDE" w:rsidR="002F728D" w:rsidRPr="002F728D" w:rsidRDefault="008F1FBA"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267E0B95"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4C8F0CAC" w14:textId="4F380920" w:rsidR="002F728D" w:rsidRPr="002F728D" w:rsidRDefault="008F1FBA"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(63)</w:t>
            </w:r>
          </w:p>
        </w:tc>
        <w:tc>
          <w:tcPr>
            <w:tcW w:w="179" w:type="dxa"/>
            <w:vAlign w:val="bottom"/>
          </w:tcPr>
          <w:p w14:paraId="26E60F82"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62EDACB7" w14:textId="3A5FDD34"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515</w:t>
            </w:r>
          </w:p>
        </w:tc>
      </w:tr>
      <w:tr w:rsidR="002F728D" w:rsidRPr="002F728D" w14:paraId="28A1AE52" w14:textId="77777777" w:rsidTr="002F728D">
        <w:tblPrEx>
          <w:tblCellMar>
            <w:left w:w="79" w:type="dxa"/>
            <w:right w:w="79" w:type="dxa"/>
          </w:tblCellMar>
          <w:tblLook w:val="04A0" w:firstRow="1" w:lastRow="0" w:firstColumn="1" w:lastColumn="0" w:noHBand="0" w:noVBand="1"/>
        </w:tblPrEx>
        <w:tc>
          <w:tcPr>
            <w:tcW w:w="3141" w:type="dxa"/>
            <w:vAlign w:val="bottom"/>
          </w:tcPr>
          <w:p w14:paraId="6E853520" w14:textId="77777777" w:rsidR="002F728D" w:rsidRPr="002F728D" w:rsidRDefault="002F728D" w:rsidP="002F728D">
            <w:pPr>
              <w:spacing w:line="220" w:lineRule="exact"/>
              <w:ind w:right="-79"/>
              <w:rPr>
                <w:rFonts w:ascii="CordiaUPC" w:eastAsia="Times New Roman" w:hAnsi="CordiaUPC" w:cs="CordiaUPC"/>
                <w:sz w:val="24"/>
                <w:szCs w:val="24"/>
                <w:lang w:val="en-US" w:eastAsia="th-TH"/>
              </w:rPr>
            </w:pPr>
            <w:r w:rsidRPr="002F728D">
              <w:rPr>
                <w:rFonts w:ascii="CordiaUPC" w:eastAsia="Times New Roman" w:hAnsi="CordiaUPC" w:cs="CordiaUPC" w:hint="cs"/>
                <w:sz w:val="24"/>
                <w:szCs w:val="24"/>
              </w:rPr>
              <w:t>Deferred revenue and other liabilities</w:t>
            </w:r>
          </w:p>
        </w:tc>
        <w:tc>
          <w:tcPr>
            <w:tcW w:w="1259" w:type="dxa"/>
          </w:tcPr>
          <w:p w14:paraId="075411ED" w14:textId="50678404"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1,273</w:t>
            </w:r>
          </w:p>
        </w:tc>
        <w:tc>
          <w:tcPr>
            <w:tcW w:w="180" w:type="dxa"/>
            <w:vAlign w:val="bottom"/>
          </w:tcPr>
          <w:p w14:paraId="3F4069F8"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252E23C4" w14:textId="7A28DE7F" w:rsidR="002F728D" w:rsidRPr="002F728D" w:rsidRDefault="008F1FBA" w:rsidP="002F728D">
            <w:pPr>
              <w:tabs>
                <w:tab w:val="decimal" w:pos="1091"/>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59</w:t>
            </w:r>
          </w:p>
        </w:tc>
        <w:tc>
          <w:tcPr>
            <w:tcW w:w="178" w:type="dxa"/>
          </w:tcPr>
          <w:p w14:paraId="761ED36B"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17A19913" w14:textId="0CECB696" w:rsidR="002F728D" w:rsidRPr="002F728D" w:rsidRDefault="008F1FBA"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2D7A2247" w14:textId="608D0A06"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4181D65C" w14:textId="5D34D6A0" w:rsidR="002F728D" w:rsidRPr="002F728D" w:rsidRDefault="008F1FBA"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2D0955B9"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5A2A6CED" w14:textId="3C9BF713" w:rsidR="002F728D" w:rsidRPr="002F728D" w:rsidRDefault="008F1FBA"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1</w:t>
            </w:r>
            <w:r w:rsidR="00892A33">
              <w:rPr>
                <w:rFonts w:ascii="CordiaUPC" w:eastAsia="Times New Roman" w:hAnsi="CordiaUPC" w:cs="CordiaUPC"/>
                <w:sz w:val="24"/>
                <w:szCs w:val="24"/>
              </w:rPr>
              <w:t>,</w:t>
            </w:r>
            <w:r>
              <w:rPr>
                <w:rFonts w:ascii="CordiaUPC" w:eastAsia="Times New Roman" w:hAnsi="CordiaUPC" w:cs="CordiaUPC"/>
                <w:sz w:val="24"/>
                <w:szCs w:val="24"/>
              </w:rPr>
              <w:t>332</w:t>
            </w:r>
          </w:p>
        </w:tc>
      </w:tr>
      <w:tr w:rsidR="002F728D" w:rsidRPr="002F728D" w14:paraId="17EE4957" w14:textId="77777777" w:rsidTr="002F728D">
        <w:tblPrEx>
          <w:tblCellMar>
            <w:left w:w="79" w:type="dxa"/>
            <w:right w:w="79" w:type="dxa"/>
          </w:tblCellMar>
          <w:tblLook w:val="04A0" w:firstRow="1" w:lastRow="0" w:firstColumn="1" w:lastColumn="0" w:noHBand="0" w:noVBand="1"/>
        </w:tblPrEx>
        <w:tc>
          <w:tcPr>
            <w:tcW w:w="3141" w:type="dxa"/>
            <w:vAlign w:val="bottom"/>
          </w:tcPr>
          <w:p w14:paraId="5DA93AAE"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259" w:type="dxa"/>
          </w:tcPr>
          <w:p w14:paraId="403D1C92" w14:textId="6CDC3D1B" w:rsidR="002F728D" w:rsidRPr="002F728D" w:rsidRDefault="00361C0B"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353</w:t>
            </w:r>
          </w:p>
        </w:tc>
        <w:tc>
          <w:tcPr>
            <w:tcW w:w="180" w:type="dxa"/>
            <w:vAlign w:val="bottom"/>
          </w:tcPr>
          <w:p w14:paraId="037DF472"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12176001" w14:textId="0B12DBD3" w:rsidR="002F728D" w:rsidRPr="002F728D" w:rsidRDefault="00361C0B" w:rsidP="002F728D">
            <w:pPr>
              <w:tabs>
                <w:tab w:val="decimal" w:pos="1091"/>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37</w:t>
            </w:r>
          </w:p>
        </w:tc>
        <w:tc>
          <w:tcPr>
            <w:tcW w:w="178" w:type="dxa"/>
          </w:tcPr>
          <w:p w14:paraId="25CACEBF"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Borders>
              <w:bottom w:val="single" w:sz="4" w:space="0" w:color="auto"/>
            </w:tcBorders>
          </w:tcPr>
          <w:p w14:paraId="706A3AB1" w14:textId="762216B1" w:rsidR="002F728D" w:rsidRPr="002F728D" w:rsidRDefault="00361C0B"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(1)</w:t>
            </w:r>
          </w:p>
        </w:tc>
        <w:tc>
          <w:tcPr>
            <w:tcW w:w="181" w:type="dxa"/>
            <w:vAlign w:val="bottom"/>
          </w:tcPr>
          <w:p w14:paraId="365A992E"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Borders>
              <w:bottom w:val="single" w:sz="4" w:space="0" w:color="auto"/>
            </w:tcBorders>
          </w:tcPr>
          <w:p w14:paraId="4CB33D5F" w14:textId="14CD85EE" w:rsidR="002F728D" w:rsidRPr="002F728D" w:rsidRDefault="00361C0B"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1346402E"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0918CFF3" w14:textId="2B3F61C1" w:rsidR="002F728D" w:rsidRPr="002F728D" w:rsidRDefault="00361C0B"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389</w:t>
            </w:r>
          </w:p>
        </w:tc>
      </w:tr>
      <w:tr w:rsidR="002F728D" w:rsidRPr="002F728D" w14:paraId="34121421" w14:textId="77777777" w:rsidTr="002F728D">
        <w:tblPrEx>
          <w:tblCellMar>
            <w:left w:w="79" w:type="dxa"/>
            <w:right w:w="79" w:type="dxa"/>
          </w:tblCellMar>
          <w:tblLook w:val="04A0" w:firstRow="1" w:lastRow="0" w:firstColumn="1" w:lastColumn="0" w:noHBand="0" w:noVBand="1"/>
        </w:tblPrEx>
        <w:tc>
          <w:tcPr>
            <w:tcW w:w="3141" w:type="dxa"/>
            <w:vAlign w:val="bottom"/>
          </w:tcPr>
          <w:p w14:paraId="2B803A97" w14:textId="77777777" w:rsidR="002F728D" w:rsidRPr="002F728D" w:rsidRDefault="002F728D" w:rsidP="002F728D">
            <w:pPr>
              <w:spacing w:line="22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sz w:val="24"/>
                <w:szCs w:val="24"/>
              </w:rPr>
              <w:t>Total</w:t>
            </w:r>
          </w:p>
        </w:tc>
        <w:tc>
          <w:tcPr>
            <w:tcW w:w="1259" w:type="dxa"/>
            <w:tcBorders>
              <w:top w:val="single" w:sz="4" w:space="0" w:color="auto"/>
              <w:bottom w:val="single" w:sz="4" w:space="0" w:color="auto"/>
            </w:tcBorders>
            <w:vAlign w:val="bottom"/>
          </w:tcPr>
          <w:p w14:paraId="71547E3B" w14:textId="06963115" w:rsidR="002F728D" w:rsidRPr="002F728D" w:rsidRDefault="00361C0B" w:rsidP="002F728D">
            <w:pPr>
              <w:tabs>
                <w:tab w:val="decimal" w:pos="965"/>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6,155</w:t>
            </w:r>
          </w:p>
        </w:tc>
        <w:tc>
          <w:tcPr>
            <w:tcW w:w="180" w:type="dxa"/>
            <w:vAlign w:val="bottom"/>
          </w:tcPr>
          <w:p w14:paraId="517B934C"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1229" w:type="dxa"/>
            <w:tcBorders>
              <w:top w:val="single" w:sz="4" w:space="0" w:color="auto"/>
              <w:bottom w:val="single" w:sz="4" w:space="0" w:color="auto"/>
            </w:tcBorders>
            <w:vAlign w:val="bottom"/>
          </w:tcPr>
          <w:p w14:paraId="0CCE99D0" w14:textId="6435AF41" w:rsidR="002F728D" w:rsidRPr="002F728D" w:rsidRDefault="00361C0B" w:rsidP="002F728D">
            <w:pPr>
              <w:tabs>
                <w:tab w:val="decimal" w:pos="1091"/>
              </w:tabs>
              <w:spacing w:line="220" w:lineRule="exact"/>
              <w:ind w:right="11"/>
              <w:rPr>
                <w:rFonts w:ascii="CordiaUPC" w:eastAsia="Times New Roman" w:hAnsi="CordiaUPC" w:cs="CordiaUPC"/>
                <w:b/>
                <w:bCs/>
                <w:sz w:val="24"/>
                <w:szCs w:val="24"/>
              </w:rPr>
            </w:pPr>
            <w:r>
              <w:rPr>
                <w:rFonts w:ascii="CordiaUPC" w:eastAsia="Times New Roman" w:hAnsi="CordiaUPC" w:cs="CordiaUPC"/>
                <w:b/>
                <w:bCs/>
                <w:sz w:val="24"/>
                <w:szCs w:val="24"/>
              </w:rPr>
              <w:t>206</w:t>
            </w:r>
          </w:p>
        </w:tc>
        <w:tc>
          <w:tcPr>
            <w:tcW w:w="178" w:type="dxa"/>
          </w:tcPr>
          <w:p w14:paraId="6CEF73D0"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1269" w:type="dxa"/>
            <w:tcBorders>
              <w:top w:val="single" w:sz="4" w:space="0" w:color="auto"/>
              <w:bottom w:val="single" w:sz="4" w:space="0" w:color="auto"/>
            </w:tcBorders>
          </w:tcPr>
          <w:p w14:paraId="393AD5B2" w14:textId="3B40F9E5" w:rsidR="002F728D" w:rsidRPr="002F728D" w:rsidRDefault="00361C0B" w:rsidP="002F728D">
            <w:pPr>
              <w:tabs>
                <w:tab w:val="decimal" w:pos="762"/>
              </w:tabs>
              <w:spacing w:line="220" w:lineRule="exact"/>
              <w:rPr>
                <w:rFonts w:ascii="CordiaUPC" w:eastAsia="Times New Roman" w:hAnsi="CordiaUPC" w:cs="CordiaUPC"/>
                <w:b/>
                <w:bCs/>
                <w:sz w:val="24"/>
                <w:szCs w:val="24"/>
                <w:cs/>
                <w:lang w:bidi="th-TH"/>
              </w:rPr>
            </w:pPr>
            <w:r>
              <w:rPr>
                <w:rFonts w:ascii="CordiaUPC" w:eastAsia="Times New Roman" w:hAnsi="CordiaUPC" w:cs="CordiaUPC"/>
                <w:b/>
                <w:bCs/>
                <w:sz w:val="24"/>
                <w:szCs w:val="24"/>
                <w:lang w:bidi="th-TH"/>
              </w:rPr>
              <w:t>(54)</w:t>
            </w:r>
          </w:p>
        </w:tc>
        <w:tc>
          <w:tcPr>
            <w:tcW w:w="181" w:type="dxa"/>
            <w:vAlign w:val="bottom"/>
          </w:tcPr>
          <w:p w14:paraId="2124CD21"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811" w:type="dxa"/>
            <w:tcBorders>
              <w:top w:val="single" w:sz="4" w:space="0" w:color="auto"/>
              <w:bottom w:val="single" w:sz="4" w:space="0" w:color="auto"/>
            </w:tcBorders>
          </w:tcPr>
          <w:p w14:paraId="1BDE3F0F" w14:textId="1D3EDAE9" w:rsidR="002F728D" w:rsidRPr="002F728D" w:rsidRDefault="00361C0B" w:rsidP="002F728D">
            <w:pPr>
              <w:tabs>
                <w:tab w:val="decimal" w:pos="731"/>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(66)</w:t>
            </w:r>
          </w:p>
        </w:tc>
        <w:tc>
          <w:tcPr>
            <w:tcW w:w="179" w:type="dxa"/>
            <w:vAlign w:val="bottom"/>
          </w:tcPr>
          <w:p w14:paraId="3825F4A5" w14:textId="77777777" w:rsidR="002F728D" w:rsidRPr="002F728D" w:rsidRDefault="002F728D" w:rsidP="002F728D">
            <w:pPr>
              <w:tabs>
                <w:tab w:val="decimal" w:pos="965"/>
              </w:tabs>
              <w:spacing w:line="220" w:lineRule="exact"/>
              <w:ind w:left="-648" w:right="-41"/>
              <w:rPr>
                <w:rFonts w:ascii="CordiaUPC" w:eastAsia="Times New Roman" w:hAnsi="CordiaUPC" w:cs="CordiaUPC"/>
                <w:b/>
                <w:bCs/>
                <w:sz w:val="24"/>
                <w:szCs w:val="24"/>
              </w:rPr>
            </w:pPr>
          </w:p>
        </w:tc>
        <w:tc>
          <w:tcPr>
            <w:tcW w:w="1023" w:type="dxa"/>
            <w:tcBorders>
              <w:top w:val="single" w:sz="4" w:space="0" w:color="auto"/>
              <w:bottom w:val="single" w:sz="4" w:space="0" w:color="auto"/>
            </w:tcBorders>
            <w:vAlign w:val="bottom"/>
          </w:tcPr>
          <w:p w14:paraId="232741BF" w14:textId="4B93BE35" w:rsidR="002F728D" w:rsidRPr="009B2F8C" w:rsidRDefault="00361C0B" w:rsidP="002F728D">
            <w:pPr>
              <w:tabs>
                <w:tab w:val="decimal" w:pos="965"/>
              </w:tabs>
              <w:spacing w:line="220" w:lineRule="exact"/>
              <w:rPr>
                <w:rFonts w:ascii="CordiaUPC" w:eastAsia="Times New Roman" w:hAnsi="CordiaUPC" w:cs="CordiaUPC"/>
                <w:b/>
                <w:bCs/>
                <w:sz w:val="24"/>
                <w:szCs w:val="24"/>
              </w:rPr>
            </w:pPr>
            <w:r w:rsidRPr="009B2F8C">
              <w:rPr>
                <w:rFonts w:ascii="CordiaUPC" w:eastAsia="Times New Roman" w:hAnsi="CordiaUPC" w:cs="CordiaUPC"/>
                <w:b/>
                <w:bCs/>
                <w:sz w:val="24"/>
                <w:szCs w:val="24"/>
              </w:rPr>
              <w:t>6,241</w:t>
            </w:r>
          </w:p>
        </w:tc>
      </w:tr>
      <w:tr w:rsidR="002F728D" w:rsidRPr="002F728D" w14:paraId="2472D2ED" w14:textId="77777777" w:rsidTr="002F728D">
        <w:tblPrEx>
          <w:tblCellMar>
            <w:left w:w="79" w:type="dxa"/>
            <w:right w:w="79" w:type="dxa"/>
          </w:tblCellMar>
          <w:tblLook w:val="04A0" w:firstRow="1" w:lastRow="0" w:firstColumn="1" w:lastColumn="0" w:noHBand="0" w:noVBand="1"/>
        </w:tblPrEx>
        <w:tc>
          <w:tcPr>
            <w:tcW w:w="3141" w:type="dxa"/>
            <w:vAlign w:val="bottom"/>
          </w:tcPr>
          <w:p w14:paraId="349B045D" w14:textId="77777777" w:rsidR="002F728D" w:rsidRPr="002F728D" w:rsidRDefault="002F728D" w:rsidP="002F728D">
            <w:pPr>
              <w:spacing w:line="220" w:lineRule="exact"/>
              <w:ind w:right="-126"/>
              <w:rPr>
                <w:rFonts w:ascii="CordiaUPC" w:eastAsia="Times New Roman" w:hAnsi="CordiaUPC" w:cs="CordiaUPC"/>
                <w:b/>
                <w:bCs/>
                <w:i/>
                <w:iCs/>
                <w:sz w:val="24"/>
                <w:szCs w:val="24"/>
              </w:rPr>
            </w:pPr>
          </w:p>
        </w:tc>
        <w:tc>
          <w:tcPr>
            <w:tcW w:w="1259" w:type="dxa"/>
            <w:tcBorders>
              <w:top w:val="single" w:sz="4" w:space="0" w:color="auto"/>
            </w:tcBorders>
            <w:vAlign w:val="bottom"/>
          </w:tcPr>
          <w:p w14:paraId="3A033D7A" w14:textId="77777777" w:rsidR="002F728D" w:rsidRPr="002F728D" w:rsidRDefault="002F728D" w:rsidP="002F728D">
            <w:pPr>
              <w:tabs>
                <w:tab w:val="decimal" w:pos="1136"/>
              </w:tabs>
              <w:spacing w:line="220" w:lineRule="exact"/>
              <w:ind w:right="11"/>
              <w:rPr>
                <w:rFonts w:ascii="CordiaUPC" w:eastAsia="Times New Roman" w:hAnsi="CordiaUPC" w:cs="CordiaUPC"/>
                <w:sz w:val="24"/>
                <w:szCs w:val="24"/>
              </w:rPr>
            </w:pPr>
          </w:p>
        </w:tc>
        <w:tc>
          <w:tcPr>
            <w:tcW w:w="180" w:type="dxa"/>
            <w:vAlign w:val="bottom"/>
          </w:tcPr>
          <w:p w14:paraId="295A350F"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Borders>
              <w:top w:val="single" w:sz="4" w:space="0" w:color="auto"/>
            </w:tcBorders>
            <w:vAlign w:val="bottom"/>
          </w:tcPr>
          <w:p w14:paraId="04B23BB9" w14:textId="77777777" w:rsidR="002F728D" w:rsidRPr="002F728D" w:rsidRDefault="002F728D" w:rsidP="002F728D">
            <w:pPr>
              <w:tabs>
                <w:tab w:val="decimal" w:pos="1091"/>
                <w:tab w:val="decimal" w:pos="1200"/>
              </w:tabs>
              <w:spacing w:line="220" w:lineRule="exact"/>
              <w:ind w:right="11"/>
              <w:jc w:val="right"/>
              <w:rPr>
                <w:rFonts w:ascii="CordiaUPC" w:eastAsia="Times New Roman" w:hAnsi="CordiaUPC" w:cs="CordiaUPC"/>
                <w:sz w:val="24"/>
                <w:szCs w:val="24"/>
              </w:rPr>
            </w:pPr>
          </w:p>
        </w:tc>
        <w:tc>
          <w:tcPr>
            <w:tcW w:w="178" w:type="dxa"/>
          </w:tcPr>
          <w:p w14:paraId="44A9CF52"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Borders>
              <w:top w:val="single" w:sz="4" w:space="0" w:color="auto"/>
            </w:tcBorders>
          </w:tcPr>
          <w:p w14:paraId="41834F96" w14:textId="77777777" w:rsidR="002F728D" w:rsidRPr="002F728D" w:rsidRDefault="002F728D" w:rsidP="002F728D">
            <w:pPr>
              <w:tabs>
                <w:tab w:val="decimal" w:pos="762"/>
              </w:tabs>
              <w:spacing w:line="220" w:lineRule="exact"/>
              <w:rPr>
                <w:rFonts w:ascii="CordiaUPC" w:eastAsia="Times New Roman" w:hAnsi="CordiaUPC" w:cs="CordiaUPC"/>
                <w:sz w:val="24"/>
                <w:szCs w:val="24"/>
              </w:rPr>
            </w:pPr>
          </w:p>
        </w:tc>
        <w:tc>
          <w:tcPr>
            <w:tcW w:w="181" w:type="dxa"/>
            <w:vAlign w:val="bottom"/>
          </w:tcPr>
          <w:p w14:paraId="6590FC51"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Borders>
              <w:top w:val="single" w:sz="4" w:space="0" w:color="auto"/>
            </w:tcBorders>
          </w:tcPr>
          <w:p w14:paraId="062C8C91" w14:textId="77777777" w:rsidR="002F728D" w:rsidRPr="002F728D" w:rsidRDefault="002F728D" w:rsidP="002F728D">
            <w:pPr>
              <w:tabs>
                <w:tab w:val="decimal" w:pos="731"/>
              </w:tabs>
              <w:spacing w:line="220" w:lineRule="exact"/>
              <w:ind w:right="11"/>
              <w:rPr>
                <w:rFonts w:ascii="CordiaUPC" w:eastAsia="Times New Roman" w:hAnsi="CordiaUPC" w:cs="CordiaUPC"/>
                <w:sz w:val="24"/>
                <w:szCs w:val="24"/>
              </w:rPr>
            </w:pPr>
          </w:p>
        </w:tc>
        <w:tc>
          <w:tcPr>
            <w:tcW w:w="179" w:type="dxa"/>
            <w:vAlign w:val="bottom"/>
          </w:tcPr>
          <w:p w14:paraId="761941AF" w14:textId="77777777" w:rsidR="002F728D" w:rsidRPr="002F728D" w:rsidRDefault="002F728D" w:rsidP="002F728D">
            <w:pPr>
              <w:tabs>
                <w:tab w:val="decimal" w:pos="1136"/>
              </w:tabs>
              <w:spacing w:line="220" w:lineRule="exact"/>
              <w:ind w:left="-648" w:right="-41"/>
              <w:rPr>
                <w:rFonts w:ascii="CordiaUPC" w:eastAsia="Times New Roman" w:hAnsi="CordiaUPC" w:cs="CordiaUPC"/>
                <w:sz w:val="24"/>
                <w:szCs w:val="24"/>
              </w:rPr>
            </w:pPr>
          </w:p>
        </w:tc>
        <w:tc>
          <w:tcPr>
            <w:tcW w:w="1023" w:type="dxa"/>
            <w:tcBorders>
              <w:top w:val="single" w:sz="4" w:space="0" w:color="auto"/>
            </w:tcBorders>
            <w:vAlign w:val="bottom"/>
          </w:tcPr>
          <w:p w14:paraId="41F9BA74" w14:textId="77777777" w:rsidR="002F728D" w:rsidRPr="009B2F8C" w:rsidRDefault="002F728D" w:rsidP="002F728D">
            <w:pPr>
              <w:tabs>
                <w:tab w:val="decimal" w:pos="1136"/>
              </w:tabs>
              <w:spacing w:line="220" w:lineRule="exact"/>
              <w:ind w:right="11"/>
              <w:rPr>
                <w:rFonts w:ascii="CordiaUPC" w:eastAsia="Times New Roman" w:hAnsi="CordiaUPC" w:cs="CordiaUPC"/>
                <w:sz w:val="24"/>
                <w:szCs w:val="24"/>
              </w:rPr>
            </w:pPr>
          </w:p>
        </w:tc>
      </w:tr>
      <w:tr w:rsidR="002F728D" w:rsidRPr="002F728D" w14:paraId="48220C12" w14:textId="77777777" w:rsidTr="002F728D">
        <w:tblPrEx>
          <w:tblCellMar>
            <w:left w:w="79" w:type="dxa"/>
            <w:right w:w="79" w:type="dxa"/>
          </w:tblCellMar>
          <w:tblLook w:val="04A0" w:firstRow="1" w:lastRow="0" w:firstColumn="1" w:lastColumn="0" w:noHBand="0" w:noVBand="1"/>
        </w:tblPrEx>
        <w:tc>
          <w:tcPr>
            <w:tcW w:w="3141" w:type="dxa"/>
            <w:vAlign w:val="bottom"/>
          </w:tcPr>
          <w:p w14:paraId="64129F51"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b/>
                <w:bCs/>
                <w:i/>
                <w:iCs/>
                <w:sz w:val="24"/>
                <w:szCs w:val="24"/>
              </w:rPr>
              <w:t>Deferred tax liabilities</w:t>
            </w:r>
          </w:p>
        </w:tc>
        <w:tc>
          <w:tcPr>
            <w:tcW w:w="1259" w:type="dxa"/>
            <w:vAlign w:val="bottom"/>
          </w:tcPr>
          <w:p w14:paraId="3976E2BC" w14:textId="77777777" w:rsidR="002F728D" w:rsidRPr="002F728D" w:rsidRDefault="002F728D" w:rsidP="002F728D">
            <w:pPr>
              <w:tabs>
                <w:tab w:val="decimal" w:pos="1136"/>
              </w:tabs>
              <w:spacing w:line="220" w:lineRule="exact"/>
              <w:ind w:right="11"/>
              <w:rPr>
                <w:rFonts w:ascii="CordiaUPC" w:eastAsia="Times New Roman" w:hAnsi="CordiaUPC" w:cs="CordiaUPC"/>
                <w:sz w:val="24"/>
                <w:szCs w:val="24"/>
              </w:rPr>
            </w:pPr>
          </w:p>
        </w:tc>
        <w:tc>
          <w:tcPr>
            <w:tcW w:w="180" w:type="dxa"/>
            <w:vAlign w:val="bottom"/>
          </w:tcPr>
          <w:p w14:paraId="20E506E3"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vAlign w:val="bottom"/>
          </w:tcPr>
          <w:p w14:paraId="0D45FBF9" w14:textId="77777777" w:rsidR="002F728D" w:rsidRPr="002F728D" w:rsidRDefault="002F728D" w:rsidP="002F728D">
            <w:pPr>
              <w:tabs>
                <w:tab w:val="decimal" w:pos="1091"/>
                <w:tab w:val="decimal" w:pos="1200"/>
              </w:tabs>
              <w:spacing w:line="220" w:lineRule="exact"/>
              <w:ind w:right="11"/>
              <w:jc w:val="right"/>
              <w:rPr>
                <w:rFonts w:ascii="CordiaUPC" w:eastAsia="Times New Roman" w:hAnsi="CordiaUPC" w:cs="CordiaUPC"/>
                <w:sz w:val="24"/>
                <w:szCs w:val="24"/>
              </w:rPr>
            </w:pPr>
          </w:p>
        </w:tc>
        <w:tc>
          <w:tcPr>
            <w:tcW w:w="178" w:type="dxa"/>
          </w:tcPr>
          <w:p w14:paraId="50E03A33"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45259FF4" w14:textId="77777777" w:rsidR="002F728D" w:rsidRPr="002F728D" w:rsidRDefault="002F728D" w:rsidP="002F728D">
            <w:pPr>
              <w:tabs>
                <w:tab w:val="decimal" w:pos="762"/>
              </w:tabs>
              <w:spacing w:line="220" w:lineRule="exact"/>
              <w:rPr>
                <w:rFonts w:ascii="CordiaUPC" w:eastAsia="Times New Roman" w:hAnsi="CordiaUPC" w:cs="CordiaUPC"/>
                <w:sz w:val="24"/>
                <w:szCs w:val="24"/>
              </w:rPr>
            </w:pPr>
          </w:p>
        </w:tc>
        <w:tc>
          <w:tcPr>
            <w:tcW w:w="181" w:type="dxa"/>
            <w:vAlign w:val="bottom"/>
          </w:tcPr>
          <w:p w14:paraId="4F761CEB"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014055F1" w14:textId="77777777" w:rsidR="002F728D" w:rsidRPr="002F728D" w:rsidRDefault="002F728D" w:rsidP="002F728D">
            <w:pPr>
              <w:tabs>
                <w:tab w:val="decimal" w:pos="731"/>
              </w:tabs>
              <w:spacing w:line="220" w:lineRule="exact"/>
              <w:ind w:right="11"/>
              <w:rPr>
                <w:rFonts w:ascii="CordiaUPC" w:eastAsia="Times New Roman" w:hAnsi="CordiaUPC" w:cs="CordiaUPC"/>
                <w:sz w:val="24"/>
                <w:szCs w:val="24"/>
              </w:rPr>
            </w:pPr>
          </w:p>
        </w:tc>
        <w:tc>
          <w:tcPr>
            <w:tcW w:w="179" w:type="dxa"/>
            <w:vAlign w:val="bottom"/>
          </w:tcPr>
          <w:p w14:paraId="1C2DA79D" w14:textId="77777777" w:rsidR="002F728D" w:rsidRPr="002F728D" w:rsidRDefault="002F728D" w:rsidP="002F728D">
            <w:pPr>
              <w:tabs>
                <w:tab w:val="decimal" w:pos="1136"/>
              </w:tabs>
              <w:spacing w:line="220" w:lineRule="exact"/>
              <w:ind w:left="-648" w:right="-41"/>
              <w:rPr>
                <w:rFonts w:ascii="CordiaUPC" w:eastAsia="Times New Roman" w:hAnsi="CordiaUPC" w:cs="CordiaUPC"/>
                <w:sz w:val="24"/>
                <w:szCs w:val="24"/>
              </w:rPr>
            </w:pPr>
          </w:p>
        </w:tc>
        <w:tc>
          <w:tcPr>
            <w:tcW w:w="1023" w:type="dxa"/>
            <w:vAlign w:val="bottom"/>
          </w:tcPr>
          <w:p w14:paraId="1E83FA32" w14:textId="77777777" w:rsidR="002F728D" w:rsidRPr="009B2F8C" w:rsidRDefault="002F728D" w:rsidP="002F728D">
            <w:pPr>
              <w:tabs>
                <w:tab w:val="decimal" w:pos="1136"/>
              </w:tabs>
              <w:spacing w:line="220" w:lineRule="exact"/>
              <w:ind w:right="11"/>
              <w:rPr>
                <w:rFonts w:ascii="CordiaUPC" w:eastAsia="Times New Roman" w:hAnsi="CordiaUPC" w:cs="CordiaUPC"/>
                <w:sz w:val="24"/>
                <w:szCs w:val="24"/>
              </w:rPr>
            </w:pPr>
          </w:p>
        </w:tc>
      </w:tr>
      <w:tr w:rsidR="002F728D" w:rsidRPr="002F728D" w14:paraId="656CD5D0" w14:textId="77777777" w:rsidTr="002F728D">
        <w:tblPrEx>
          <w:tblCellMar>
            <w:left w:w="79" w:type="dxa"/>
            <w:right w:w="79" w:type="dxa"/>
          </w:tblCellMar>
          <w:tblLook w:val="04A0" w:firstRow="1" w:lastRow="0" w:firstColumn="1" w:lastColumn="0" w:noHBand="0" w:noVBand="1"/>
        </w:tblPrEx>
        <w:tc>
          <w:tcPr>
            <w:tcW w:w="3141" w:type="dxa"/>
            <w:vAlign w:val="bottom"/>
          </w:tcPr>
          <w:p w14:paraId="5D35DDB3" w14:textId="40787444" w:rsidR="002F728D" w:rsidRPr="002F728D" w:rsidRDefault="002F728D" w:rsidP="002F728D">
            <w:pPr>
              <w:spacing w:line="220" w:lineRule="exact"/>
              <w:ind w:right="-125"/>
              <w:rPr>
                <w:rFonts w:ascii="CordiaUPC" w:eastAsia="Times New Roman" w:hAnsi="CordiaUPC" w:cs="CordiaUPC"/>
                <w:sz w:val="24"/>
                <w:szCs w:val="24"/>
              </w:rPr>
            </w:pPr>
            <w:r w:rsidRPr="002F728D">
              <w:rPr>
                <w:rFonts w:ascii="CordiaUPC" w:eastAsia="Times New Roman" w:hAnsi="CordiaUPC" w:cs="CordiaUPC" w:hint="cs"/>
                <w:sz w:val="24"/>
                <w:szCs w:val="24"/>
              </w:rPr>
              <w:t xml:space="preserve">Financial </w:t>
            </w:r>
            <w:r w:rsidR="009B6AB4" w:rsidRPr="0012064F">
              <w:rPr>
                <w:rFonts w:ascii="CordiaUPC" w:eastAsia="Times New Roman" w:hAnsi="CordiaUPC" w:cs="CordiaUPC"/>
                <w:sz w:val="24"/>
                <w:szCs w:val="24"/>
              </w:rPr>
              <w:t>liabilities</w:t>
            </w:r>
            <w:r w:rsidRPr="002F728D">
              <w:rPr>
                <w:rFonts w:ascii="CordiaUPC" w:eastAsia="Times New Roman" w:hAnsi="CordiaUPC" w:cs="CordiaUPC" w:hint="cs"/>
                <w:sz w:val="24"/>
                <w:szCs w:val="24"/>
              </w:rPr>
              <w:t xml:space="preserve"> measured at fair value</w:t>
            </w:r>
          </w:p>
        </w:tc>
        <w:tc>
          <w:tcPr>
            <w:tcW w:w="1259" w:type="dxa"/>
          </w:tcPr>
          <w:p w14:paraId="76870560" w14:textId="70EEA4DD" w:rsidR="002F728D" w:rsidRPr="002F728D" w:rsidRDefault="002F728D" w:rsidP="002F728D">
            <w:pPr>
              <w:tabs>
                <w:tab w:val="decimal" w:pos="965"/>
              </w:tabs>
              <w:spacing w:line="220" w:lineRule="exact"/>
              <w:rPr>
                <w:rFonts w:ascii="CordiaUPC" w:eastAsia="Times New Roman" w:hAnsi="CordiaUPC" w:cs="CordiaUPC"/>
                <w:sz w:val="24"/>
                <w:szCs w:val="24"/>
              </w:rPr>
            </w:pPr>
          </w:p>
        </w:tc>
        <w:tc>
          <w:tcPr>
            <w:tcW w:w="180" w:type="dxa"/>
            <w:vAlign w:val="bottom"/>
          </w:tcPr>
          <w:p w14:paraId="34E61C8D"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vAlign w:val="bottom"/>
          </w:tcPr>
          <w:p w14:paraId="7AE21D9E" w14:textId="51195FCC" w:rsidR="002F728D" w:rsidRPr="002F728D" w:rsidRDefault="002F728D" w:rsidP="002F728D">
            <w:pPr>
              <w:tabs>
                <w:tab w:val="decimal" w:pos="1080"/>
              </w:tabs>
              <w:spacing w:line="220" w:lineRule="exact"/>
              <w:ind w:right="11"/>
              <w:rPr>
                <w:rFonts w:ascii="CordiaUPC" w:eastAsia="Times New Roman" w:hAnsi="CordiaUPC" w:cs="CordiaUPC"/>
                <w:sz w:val="24"/>
                <w:szCs w:val="24"/>
              </w:rPr>
            </w:pPr>
          </w:p>
        </w:tc>
        <w:tc>
          <w:tcPr>
            <w:tcW w:w="178" w:type="dxa"/>
          </w:tcPr>
          <w:p w14:paraId="4F9732C7"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7683EA36" w14:textId="52DEF3AC" w:rsidR="002F728D" w:rsidRPr="002F728D" w:rsidRDefault="002F728D" w:rsidP="002F728D">
            <w:pPr>
              <w:tabs>
                <w:tab w:val="decimal" w:pos="762"/>
              </w:tabs>
              <w:spacing w:line="220" w:lineRule="exact"/>
              <w:rPr>
                <w:rFonts w:ascii="CordiaUPC" w:eastAsia="Times New Roman" w:hAnsi="CordiaUPC" w:cs="CordiaUPC"/>
                <w:sz w:val="24"/>
                <w:szCs w:val="24"/>
              </w:rPr>
            </w:pPr>
          </w:p>
        </w:tc>
        <w:tc>
          <w:tcPr>
            <w:tcW w:w="181" w:type="dxa"/>
            <w:vAlign w:val="bottom"/>
          </w:tcPr>
          <w:p w14:paraId="3DBD055D"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1783A26B" w14:textId="02A6C4F7" w:rsidR="002F728D" w:rsidRPr="002F728D" w:rsidRDefault="002F728D" w:rsidP="002F728D">
            <w:pPr>
              <w:tabs>
                <w:tab w:val="decimal" w:pos="731"/>
              </w:tabs>
              <w:spacing w:line="220" w:lineRule="exact"/>
              <w:rPr>
                <w:rFonts w:ascii="CordiaUPC" w:eastAsia="Times New Roman" w:hAnsi="CordiaUPC" w:cs="CordiaUPC"/>
                <w:sz w:val="24"/>
                <w:szCs w:val="24"/>
              </w:rPr>
            </w:pPr>
          </w:p>
        </w:tc>
        <w:tc>
          <w:tcPr>
            <w:tcW w:w="179" w:type="dxa"/>
            <w:vAlign w:val="bottom"/>
          </w:tcPr>
          <w:p w14:paraId="2FFAB059"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3F4C1921" w14:textId="37E5B6E8" w:rsidR="002F728D" w:rsidRPr="009B2F8C" w:rsidRDefault="002F728D" w:rsidP="002F728D">
            <w:pPr>
              <w:tabs>
                <w:tab w:val="decimal" w:pos="965"/>
              </w:tabs>
              <w:spacing w:line="220" w:lineRule="exact"/>
              <w:rPr>
                <w:rFonts w:ascii="CordiaUPC" w:eastAsia="Times New Roman" w:hAnsi="CordiaUPC" w:cs="CordiaUPC"/>
                <w:sz w:val="24"/>
                <w:szCs w:val="24"/>
              </w:rPr>
            </w:pPr>
          </w:p>
        </w:tc>
      </w:tr>
      <w:tr w:rsidR="002F728D" w:rsidRPr="002F728D" w14:paraId="670A3C39" w14:textId="77777777" w:rsidTr="002F728D">
        <w:tblPrEx>
          <w:tblCellMar>
            <w:left w:w="79" w:type="dxa"/>
            <w:right w:w="79" w:type="dxa"/>
          </w:tblCellMar>
          <w:tblLook w:val="04A0" w:firstRow="1" w:lastRow="0" w:firstColumn="1" w:lastColumn="0" w:noHBand="0" w:noVBand="1"/>
        </w:tblPrEx>
        <w:tc>
          <w:tcPr>
            <w:tcW w:w="3141" w:type="dxa"/>
            <w:vAlign w:val="bottom"/>
          </w:tcPr>
          <w:p w14:paraId="1B5369B3"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259" w:type="dxa"/>
          </w:tcPr>
          <w:p w14:paraId="6A0AC966" w14:textId="0E37B5F0" w:rsidR="002F728D" w:rsidRPr="002F728D" w:rsidRDefault="00361C0B"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34</w:t>
            </w:r>
          </w:p>
        </w:tc>
        <w:tc>
          <w:tcPr>
            <w:tcW w:w="180" w:type="dxa"/>
          </w:tcPr>
          <w:p w14:paraId="3ADD31EF"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52D17C88" w14:textId="557D02CE" w:rsidR="002F728D" w:rsidRPr="002F728D" w:rsidRDefault="00361C0B" w:rsidP="002F728D">
            <w:pPr>
              <w:tabs>
                <w:tab w:val="decimal" w:pos="1080"/>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(2)</w:t>
            </w:r>
          </w:p>
        </w:tc>
        <w:tc>
          <w:tcPr>
            <w:tcW w:w="178" w:type="dxa"/>
          </w:tcPr>
          <w:p w14:paraId="49A35E06"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1B5AE63F" w14:textId="37E16FAE" w:rsidR="002F728D" w:rsidRPr="002F728D" w:rsidRDefault="00361C0B"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81" w:type="dxa"/>
          </w:tcPr>
          <w:p w14:paraId="093FBF1B"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6D931578" w14:textId="5E862DB1" w:rsidR="002F728D" w:rsidRPr="002F728D" w:rsidRDefault="00361C0B"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tcPr>
          <w:p w14:paraId="3EAB924E"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5718A1F6" w14:textId="2BD618DF" w:rsidR="002F728D" w:rsidRPr="009B2F8C" w:rsidRDefault="00361C0B" w:rsidP="002F728D">
            <w:pPr>
              <w:tabs>
                <w:tab w:val="decimal" w:pos="965"/>
              </w:tabs>
              <w:spacing w:line="220" w:lineRule="exact"/>
              <w:rPr>
                <w:rFonts w:ascii="CordiaUPC" w:eastAsia="Times New Roman" w:hAnsi="CordiaUPC" w:cs="CordiaUPC"/>
                <w:sz w:val="24"/>
                <w:szCs w:val="24"/>
              </w:rPr>
            </w:pPr>
            <w:r w:rsidRPr="009B2F8C">
              <w:rPr>
                <w:rFonts w:ascii="CordiaUPC" w:eastAsia="Times New Roman" w:hAnsi="CordiaUPC" w:cs="CordiaUPC"/>
                <w:sz w:val="24"/>
                <w:szCs w:val="24"/>
              </w:rPr>
              <w:t>32</w:t>
            </w:r>
          </w:p>
        </w:tc>
      </w:tr>
      <w:tr w:rsidR="002F728D" w:rsidRPr="002F728D" w14:paraId="1A938EBE" w14:textId="77777777" w:rsidTr="002F728D">
        <w:tblPrEx>
          <w:tblCellMar>
            <w:left w:w="79" w:type="dxa"/>
            <w:right w:w="79" w:type="dxa"/>
          </w:tblCellMar>
          <w:tblLook w:val="04A0" w:firstRow="1" w:lastRow="0" w:firstColumn="1" w:lastColumn="0" w:noHBand="0" w:noVBand="1"/>
        </w:tblPrEx>
        <w:tc>
          <w:tcPr>
            <w:tcW w:w="3141" w:type="dxa"/>
            <w:vAlign w:val="bottom"/>
          </w:tcPr>
          <w:p w14:paraId="0EB53917"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259" w:type="dxa"/>
          </w:tcPr>
          <w:p w14:paraId="595BEDC9" w14:textId="371BDF17" w:rsidR="002F728D" w:rsidRPr="002F728D" w:rsidRDefault="00361C0B"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1</w:t>
            </w:r>
            <w:r w:rsidR="004D3CDD">
              <w:rPr>
                <w:rFonts w:ascii="CordiaUPC" w:eastAsia="Times New Roman" w:hAnsi="CordiaUPC" w:cs="CordiaUPC"/>
                <w:sz w:val="24"/>
                <w:szCs w:val="24"/>
              </w:rPr>
              <w:t>,</w:t>
            </w:r>
            <w:r>
              <w:rPr>
                <w:rFonts w:ascii="CordiaUPC" w:eastAsia="Times New Roman" w:hAnsi="CordiaUPC" w:cs="CordiaUPC"/>
                <w:sz w:val="24"/>
                <w:szCs w:val="24"/>
              </w:rPr>
              <w:t>816</w:t>
            </w:r>
          </w:p>
        </w:tc>
        <w:tc>
          <w:tcPr>
            <w:tcW w:w="180" w:type="dxa"/>
            <w:vAlign w:val="bottom"/>
          </w:tcPr>
          <w:p w14:paraId="36BE2E55"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vAlign w:val="bottom"/>
          </w:tcPr>
          <w:p w14:paraId="39044573" w14:textId="314E9789" w:rsidR="002F728D" w:rsidRPr="002F728D" w:rsidRDefault="00361C0B" w:rsidP="002F728D">
            <w:pPr>
              <w:tabs>
                <w:tab w:val="decimal" w:pos="1080"/>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(5)</w:t>
            </w:r>
          </w:p>
        </w:tc>
        <w:tc>
          <w:tcPr>
            <w:tcW w:w="178" w:type="dxa"/>
          </w:tcPr>
          <w:p w14:paraId="73E92D0F"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537281F3" w14:textId="33F477EB" w:rsidR="002F728D" w:rsidRPr="002F728D" w:rsidRDefault="00361C0B"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(17)</w:t>
            </w:r>
          </w:p>
        </w:tc>
        <w:tc>
          <w:tcPr>
            <w:tcW w:w="181" w:type="dxa"/>
            <w:vAlign w:val="bottom"/>
          </w:tcPr>
          <w:p w14:paraId="6AF01786"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17C35E20" w14:textId="44A94F82" w:rsidR="002F728D" w:rsidRPr="002F728D" w:rsidRDefault="00361C0B"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3CFEC193"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1454F6FA" w14:textId="3656AAE2" w:rsidR="002F728D" w:rsidRPr="009B2F8C" w:rsidRDefault="00361C0B" w:rsidP="002F728D">
            <w:pPr>
              <w:tabs>
                <w:tab w:val="decimal" w:pos="965"/>
              </w:tabs>
              <w:spacing w:line="220" w:lineRule="exact"/>
              <w:rPr>
                <w:rFonts w:ascii="CordiaUPC" w:eastAsia="Times New Roman" w:hAnsi="CordiaUPC" w:cs="CordiaUPC"/>
                <w:sz w:val="24"/>
                <w:szCs w:val="24"/>
              </w:rPr>
            </w:pPr>
            <w:r w:rsidRPr="009B2F8C">
              <w:rPr>
                <w:rFonts w:ascii="CordiaUPC" w:eastAsia="Times New Roman" w:hAnsi="CordiaUPC" w:cs="CordiaUPC"/>
                <w:sz w:val="24"/>
                <w:szCs w:val="24"/>
              </w:rPr>
              <w:t>1,794</w:t>
            </w:r>
          </w:p>
        </w:tc>
      </w:tr>
      <w:tr w:rsidR="002F728D" w:rsidRPr="002F728D" w14:paraId="50AD3B9F" w14:textId="77777777" w:rsidTr="002F728D">
        <w:tblPrEx>
          <w:tblCellMar>
            <w:left w:w="79" w:type="dxa"/>
            <w:right w:w="79" w:type="dxa"/>
          </w:tblCellMar>
          <w:tblLook w:val="04A0" w:firstRow="1" w:lastRow="0" w:firstColumn="1" w:lastColumn="0" w:noHBand="0" w:noVBand="1"/>
        </w:tblPrEx>
        <w:tc>
          <w:tcPr>
            <w:tcW w:w="3141" w:type="dxa"/>
            <w:vAlign w:val="bottom"/>
          </w:tcPr>
          <w:p w14:paraId="29D7D229"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259" w:type="dxa"/>
          </w:tcPr>
          <w:p w14:paraId="57A63F24" w14:textId="6209D073" w:rsidR="002F728D" w:rsidRPr="002F728D" w:rsidRDefault="00361C0B"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37</w:t>
            </w:r>
          </w:p>
        </w:tc>
        <w:tc>
          <w:tcPr>
            <w:tcW w:w="180" w:type="dxa"/>
            <w:vAlign w:val="bottom"/>
          </w:tcPr>
          <w:p w14:paraId="1FD13686"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vAlign w:val="bottom"/>
          </w:tcPr>
          <w:p w14:paraId="3825827B" w14:textId="58A1BFF6" w:rsidR="002F728D" w:rsidRPr="002F728D" w:rsidRDefault="00361C0B" w:rsidP="002F728D">
            <w:pPr>
              <w:tabs>
                <w:tab w:val="decimal" w:pos="1080"/>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10</w:t>
            </w:r>
          </w:p>
        </w:tc>
        <w:tc>
          <w:tcPr>
            <w:tcW w:w="178" w:type="dxa"/>
          </w:tcPr>
          <w:p w14:paraId="120B6D52"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5B6DA4F3" w14:textId="504E1B41" w:rsidR="002F728D" w:rsidRPr="002F728D" w:rsidRDefault="00361C0B"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81" w:type="dxa"/>
            <w:vAlign w:val="bottom"/>
          </w:tcPr>
          <w:p w14:paraId="185DE708"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6574CED5" w14:textId="5F78731D" w:rsidR="002F728D" w:rsidRPr="002F728D" w:rsidRDefault="00361C0B"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4D2FB2AC"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39E63C8A" w14:textId="3008897A" w:rsidR="002F728D" w:rsidRPr="009B2F8C" w:rsidRDefault="00361C0B" w:rsidP="002F728D">
            <w:pPr>
              <w:tabs>
                <w:tab w:val="decimal" w:pos="965"/>
              </w:tabs>
              <w:spacing w:line="220" w:lineRule="exact"/>
              <w:rPr>
                <w:rFonts w:ascii="CordiaUPC" w:eastAsia="Times New Roman" w:hAnsi="CordiaUPC" w:cs="CordiaUPC"/>
                <w:sz w:val="24"/>
                <w:szCs w:val="24"/>
              </w:rPr>
            </w:pPr>
            <w:r w:rsidRPr="009B2F8C">
              <w:rPr>
                <w:rFonts w:ascii="CordiaUPC" w:eastAsia="Times New Roman" w:hAnsi="CordiaUPC" w:cs="CordiaUPC"/>
                <w:sz w:val="24"/>
                <w:szCs w:val="24"/>
              </w:rPr>
              <w:t>47</w:t>
            </w:r>
          </w:p>
        </w:tc>
      </w:tr>
      <w:tr w:rsidR="002F728D" w:rsidRPr="002F728D" w14:paraId="645C653A" w14:textId="77777777" w:rsidTr="002F728D">
        <w:tblPrEx>
          <w:tblCellMar>
            <w:left w:w="79" w:type="dxa"/>
            <w:right w:w="79" w:type="dxa"/>
          </w:tblCellMar>
          <w:tblLook w:val="04A0" w:firstRow="1" w:lastRow="0" w:firstColumn="1" w:lastColumn="0" w:noHBand="0" w:noVBand="1"/>
        </w:tblPrEx>
        <w:tc>
          <w:tcPr>
            <w:tcW w:w="3141" w:type="dxa"/>
            <w:vAlign w:val="bottom"/>
          </w:tcPr>
          <w:p w14:paraId="20D51329"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Premises and equipment</w:t>
            </w:r>
          </w:p>
        </w:tc>
        <w:tc>
          <w:tcPr>
            <w:tcW w:w="1259" w:type="dxa"/>
          </w:tcPr>
          <w:p w14:paraId="294CE1EA" w14:textId="31C788ED" w:rsidR="002F728D" w:rsidRPr="002F728D" w:rsidRDefault="00361C0B"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3,334</w:t>
            </w:r>
          </w:p>
        </w:tc>
        <w:tc>
          <w:tcPr>
            <w:tcW w:w="180" w:type="dxa"/>
            <w:vAlign w:val="bottom"/>
          </w:tcPr>
          <w:p w14:paraId="05839591"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240DA110" w14:textId="7801ECBB" w:rsidR="002F728D" w:rsidRPr="002F728D" w:rsidRDefault="00361C0B" w:rsidP="002F728D">
            <w:pPr>
              <w:tabs>
                <w:tab w:val="decimal" w:pos="1091"/>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(74)</w:t>
            </w:r>
          </w:p>
        </w:tc>
        <w:tc>
          <w:tcPr>
            <w:tcW w:w="178" w:type="dxa"/>
          </w:tcPr>
          <w:p w14:paraId="39E89DEE"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Pr>
          <w:p w14:paraId="2BFF995D" w14:textId="708F6924" w:rsidR="002F728D" w:rsidRPr="002F728D" w:rsidRDefault="00361C0B"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(6)</w:t>
            </w:r>
          </w:p>
        </w:tc>
        <w:tc>
          <w:tcPr>
            <w:tcW w:w="181" w:type="dxa"/>
            <w:vAlign w:val="bottom"/>
          </w:tcPr>
          <w:p w14:paraId="07AB5FD4"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Pr>
          <w:p w14:paraId="5487EFBA" w14:textId="48C18FC0" w:rsidR="002F728D" w:rsidRPr="002F728D" w:rsidRDefault="00361C0B"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7E0496BF"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111817F9" w14:textId="442EEDD5" w:rsidR="002F728D" w:rsidRPr="009B2F8C" w:rsidRDefault="00361C0B" w:rsidP="002F728D">
            <w:pPr>
              <w:tabs>
                <w:tab w:val="decimal" w:pos="965"/>
              </w:tabs>
              <w:spacing w:line="220" w:lineRule="exact"/>
              <w:rPr>
                <w:rFonts w:ascii="CordiaUPC" w:eastAsia="Times New Roman" w:hAnsi="CordiaUPC" w:cs="CordiaUPC"/>
                <w:sz w:val="24"/>
                <w:szCs w:val="24"/>
              </w:rPr>
            </w:pPr>
            <w:r w:rsidRPr="009B2F8C">
              <w:rPr>
                <w:rFonts w:ascii="CordiaUPC" w:eastAsia="Times New Roman" w:hAnsi="CordiaUPC" w:cs="CordiaUPC"/>
                <w:sz w:val="24"/>
                <w:szCs w:val="24"/>
              </w:rPr>
              <w:t>3,254</w:t>
            </w:r>
          </w:p>
        </w:tc>
      </w:tr>
      <w:tr w:rsidR="002F728D" w:rsidRPr="002F728D" w14:paraId="64B576F6" w14:textId="77777777" w:rsidTr="002F728D">
        <w:tblPrEx>
          <w:tblCellMar>
            <w:left w:w="79" w:type="dxa"/>
            <w:right w:w="79" w:type="dxa"/>
          </w:tblCellMar>
          <w:tblLook w:val="04A0" w:firstRow="1" w:lastRow="0" w:firstColumn="1" w:lastColumn="0" w:noHBand="0" w:noVBand="1"/>
        </w:tblPrEx>
        <w:tc>
          <w:tcPr>
            <w:tcW w:w="3141" w:type="dxa"/>
            <w:vAlign w:val="bottom"/>
          </w:tcPr>
          <w:p w14:paraId="47A43DA2"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259" w:type="dxa"/>
          </w:tcPr>
          <w:p w14:paraId="02DD4859" w14:textId="314C9330" w:rsidR="002F728D" w:rsidRPr="002F728D" w:rsidRDefault="00361C0B" w:rsidP="002F728D">
            <w:pPr>
              <w:tabs>
                <w:tab w:val="decimal" w:pos="965"/>
              </w:tabs>
              <w:spacing w:line="220" w:lineRule="exact"/>
              <w:rPr>
                <w:rFonts w:ascii="CordiaUPC" w:eastAsia="Times New Roman" w:hAnsi="CordiaUPC" w:cs="CordiaUPC"/>
                <w:sz w:val="24"/>
                <w:szCs w:val="24"/>
              </w:rPr>
            </w:pPr>
            <w:r>
              <w:rPr>
                <w:rFonts w:ascii="CordiaUPC" w:eastAsia="Times New Roman" w:hAnsi="CordiaUPC" w:cs="CordiaUPC"/>
                <w:sz w:val="24"/>
                <w:szCs w:val="24"/>
              </w:rPr>
              <w:t>2,455</w:t>
            </w:r>
          </w:p>
        </w:tc>
        <w:tc>
          <w:tcPr>
            <w:tcW w:w="180" w:type="dxa"/>
            <w:vAlign w:val="bottom"/>
          </w:tcPr>
          <w:p w14:paraId="7E2D1F4C"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Pr>
          <w:p w14:paraId="2416A3D2" w14:textId="3A1AF0D6" w:rsidR="002F728D" w:rsidRPr="002F728D" w:rsidRDefault="00361C0B" w:rsidP="002F728D">
            <w:pPr>
              <w:tabs>
                <w:tab w:val="decimal" w:pos="1091"/>
              </w:tabs>
              <w:spacing w:line="220" w:lineRule="exact"/>
              <w:ind w:right="11"/>
              <w:rPr>
                <w:rFonts w:ascii="CordiaUPC" w:eastAsia="Times New Roman" w:hAnsi="CordiaUPC" w:cs="CordiaUPC"/>
                <w:sz w:val="24"/>
                <w:szCs w:val="24"/>
              </w:rPr>
            </w:pPr>
            <w:r>
              <w:rPr>
                <w:rFonts w:ascii="CordiaUPC" w:eastAsia="Times New Roman" w:hAnsi="CordiaUPC" w:cs="CordiaUPC"/>
                <w:sz w:val="24"/>
                <w:szCs w:val="24"/>
              </w:rPr>
              <w:t>(481)</w:t>
            </w:r>
          </w:p>
        </w:tc>
        <w:tc>
          <w:tcPr>
            <w:tcW w:w="178" w:type="dxa"/>
          </w:tcPr>
          <w:p w14:paraId="1397676A"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Borders>
              <w:bottom w:val="single" w:sz="4" w:space="0" w:color="auto"/>
            </w:tcBorders>
          </w:tcPr>
          <w:p w14:paraId="326702DC" w14:textId="3FBABC09" w:rsidR="002F728D" w:rsidRPr="002F728D" w:rsidRDefault="00361C0B" w:rsidP="002F728D">
            <w:pPr>
              <w:tabs>
                <w:tab w:val="decimal" w:pos="762"/>
              </w:tabs>
              <w:spacing w:line="220" w:lineRule="exact"/>
              <w:rPr>
                <w:rFonts w:ascii="CordiaUPC" w:eastAsia="Times New Roman" w:hAnsi="CordiaUPC" w:cs="CordiaUPC"/>
                <w:sz w:val="24"/>
                <w:szCs w:val="24"/>
              </w:rPr>
            </w:pPr>
            <w:r>
              <w:rPr>
                <w:rFonts w:ascii="CordiaUPC" w:eastAsia="Times New Roman" w:hAnsi="CordiaUPC" w:cs="CordiaUPC"/>
                <w:sz w:val="24"/>
                <w:szCs w:val="24"/>
              </w:rPr>
              <w:t>(22)</w:t>
            </w:r>
          </w:p>
        </w:tc>
        <w:tc>
          <w:tcPr>
            <w:tcW w:w="181" w:type="dxa"/>
            <w:vAlign w:val="bottom"/>
          </w:tcPr>
          <w:p w14:paraId="34E571FD"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Borders>
              <w:bottom w:val="single" w:sz="4" w:space="0" w:color="auto"/>
            </w:tcBorders>
          </w:tcPr>
          <w:p w14:paraId="6152B600" w14:textId="79CC804E" w:rsidR="002F728D" w:rsidRPr="002F728D" w:rsidRDefault="00361C0B" w:rsidP="002F728D">
            <w:pPr>
              <w:tabs>
                <w:tab w:val="decimal" w:pos="731"/>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79" w:type="dxa"/>
            <w:vAlign w:val="bottom"/>
          </w:tcPr>
          <w:p w14:paraId="3D1CF597" w14:textId="77777777" w:rsidR="002F728D" w:rsidRPr="002F728D" w:rsidRDefault="002F728D" w:rsidP="002F728D">
            <w:pPr>
              <w:tabs>
                <w:tab w:val="decimal" w:pos="965"/>
              </w:tabs>
              <w:spacing w:line="220" w:lineRule="exact"/>
              <w:ind w:left="-648" w:right="-41"/>
              <w:rPr>
                <w:rFonts w:ascii="CordiaUPC" w:eastAsia="Times New Roman" w:hAnsi="CordiaUPC" w:cs="CordiaUPC"/>
                <w:sz w:val="24"/>
                <w:szCs w:val="24"/>
              </w:rPr>
            </w:pPr>
          </w:p>
        </w:tc>
        <w:tc>
          <w:tcPr>
            <w:tcW w:w="1023" w:type="dxa"/>
          </w:tcPr>
          <w:p w14:paraId="1B0688A9" w14:textId="5B0B00D5" w:rsidR="002F728D" w:rsidRPr="009B2F8C" w:rsidRDefault="00361C0B" w:rsidP="002F728D">
            <w:pPr>
              <w:tabs>
                <w:tab w:val="decimal" w:pos="965"/>
              </w:tabs>
              <w:spacing w:line="220" w:lineRule="exact"/>
              <w:rPr>
                <w:rFonts w:ascii="CordiaUPC" w:eastAsia="Times New Roman" w:hAnsi="CordiaUPC" w:cs="CordiaUPC"/>
                <w:sz w:val="24"/>
                <w:szCs w:val="24"/>
              </w:rPr>
            </w:pPr>
            <w:r w:rsidRPr="009B2F8C">
              <w:rPr>
                <w:rFonts w:ascii="CordiaUPC" w:eastAsia="Times New Roman" w:hAnsi="CordiaUPC" w:cs="CordiaUPC"/>
                <w:sz w:val="24"/>
                <w:szCs w:val="24"/>
              </w:rPr>
              <w:t>1,952</w:t>
            </w:r>
          </w:p>
        </w:tc>
      </w:tr>
      <w:tr w:rsidR="002F728D" w:rsidRPr="002F728D" w14:paraId="3ACE2EBD" w14:textId="77777777" w:rsidTr="002F728D">
        <w:tblPrEx>
          <w:tblCellMar>
            <w:left w:w="79" w:type="dxa"/>
            <w:right w:w="79" w:type="dxa"/>
          </w:tblCellMar>
          <w:tblLook w:val="04A0" w:firstRow="1" w:lastRow="0" w:firstColumn="1" w:lastColumn="0" w:noHBand="0" w:noVBand="1"/>
        </w:tblPrEx>
        <w:tc>
          <w:tcPr>
            <w:tcW w:w="3141" w:type="dxa"/>
            <w:vAlign w:val="bottom"/>
          </w:tcPr>
          <w:p w14:paraId="20A1A4B8" w14:textId="77777777" w:rsidR="002F728D" w:rsidRPr="002F728D" w:rsidRDefault="002F728D" w:rsidP="002F728D">
            <w:pPr>
              <w:spacing w:line="220" w:lineRule="exact"/>
              <w:ind w:left="180" w:hanging="180"/>
              <w:rPr>
                <w:rFonts w:ascii="CordiaUPC" w:eastAsia="Times New Roman" w:hAnsi="CordiaUPC" w:cs="CordiaUPC"/>
                <w:b/>
                <w:bCs/>
                <w:sz w:val="24"/>
                <w:szCs w:val="24"/>
              </w:rPr>
            </w:pPr>
            <w:r w:rsidRPr="002F728D">
              <w:rPr>
                <w:rFonts w:ascii="CordiaUPC" w:eastAsia="Times New Roman" w:hAnsi="CordiaUPC" w:cs="CordiaUPC" w:hint="cs"/>
                <w:b/>
                <w:bCs/>
                <w:sz w:val="24"/>
                <w:szCs w:val="24"/>
              </w:rPr>
              <w:t>Total</w:t>
            </w:r>
          </w:p>
        </w:tc>
        <w:tc>
          <w:tcPr>
            <w:tcW w:w="1259" w:type="dxa"/>
            <w:tcBorders>
              <w:top w:val="single" w:sz="4" w:space="0" w:color="auto"/>
              <w:left w:val="nil"/>
              <w:bottom w:val="single" w:sz="4" w:space="0" w:color="auto"/>
              <w:right w:val="nil"/>
            </w:tcBorders>
          </w:tcPr>
          <w:p w14:paraId="7438E927" w14:textId="0EBA5D05" w:rsidR="002F728D" w:rsidRPr="002F728D" w:rsidRDefault="00361C0B" w:rsidP="002F728D">
            <w:pPr>
              <w:tabs>
                <w:tab w:val="decimal" w:pos="965"/>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7,676</w:t>
            </w:r>
          </w:p>
        </w:tc>
        <w:tc>
          <w:tcPr>
            <w:tcW w:w="180" w:type="dxa"/>
            <w:vAlign w:val="bottom"/>
          </w:tcPr>
          <w:p w14:paraId="465573DB"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1229" w:type="dxa"/>
            <w:tcBorders>
              <w:top w:val="single" w:sz="4" w:space="0" w:color="auto"/>
              <w:left w:val="nil"/>
              <w:bottom w:val="single" w:sz="4" w:space="0" w:color="auto"/>
              <w:right w:val="nil"/>
            </w:tcBorders>
          </w:tcPr>
          <w:p w14:paraId="574A679B" w14:textId="3A12166D" w:rsidR="002F728D" w:rsidRPr="002F728D" w:rsidRDefault="00361C0B" w:rsidP="002F728D">
            <w:pPr>
              <w:tabs>
                <w:tab w:val="decimal" w:pos="1091"/>
              </w:tabs>
              <w:spacing w:line="220" w:lineRule="exact"/>
              <w:ind w:right="11"/>
              <w:rPr>
                <w:rFonts w:ascii="CordiaUPC" w:eastAsia="Times New Roman" w:hAnsi="CordiaUPC" w:cs="CordiaUPC"/>
                <w:b/>
                <w:bCs/>
                <w:sz w:val="24"/>
                <w:szCs w:val="24"/>
              </w:rPr>
            </w:pPr>
            <w:r>
              <w:rPr>
                <w:rFonts w:ascii="CordiaUPC" w:eastAsia="Times New Roman" w:hAnsi="CordiaUPC" w:cs="CordiaUPC"/>
                <w:b/>
                <w:bCs/>
                <w:sz w:val="24"/>
                <w:szCs w:val="24"/>
              </w:rPr>
              <w:t>(552)</w:t>
            </w:r>
          </w:p>
        </w:tc>
        <w:tc>
          <w:tcPr>
            <w:tcW w:w="178" w:type="dxa"/>
          </w:tcPr>
          <w:p w14:paraId="5C759759"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tcBorders>
              <w:top w:val="single" w:sz="4" w:space="0" w:color="auto"/>
              <w:bottom w:val="single" w:sz="4" w:space="0" w:color="auto"/>
            </w:tcBorders>
          </w:tcPr>
          <w:p w14:paraId="263C1CB5" w14:textId="6EBADF86" w:rsidR="002F728D" w:rsidRPr="002F728D" w:rsidRDefault="00361C0B" w:rsidP="002F728D">
            <w:pPr>
              <w:tabs>
                <w:tab w:val="decimal" w:pos="762"/>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(45)</w:t>
            </w:r>
          </w:p>
        </w:tc>
        <w:tc>
          <w:tcPr>
            <w:tcW w:w="181" w:type="dxa"/>
            <w:vAlign w:val="bottom"/>
          </w:tcPr>
          <w:p w14:paraId="6B260A64"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Borders>
              <w:top w:val="single" w:sz="4" w:space="0" w:color="auto"/>
              <w:bottom w:val="single" w:sz="4" w:space="0" w:color="auto"/>
            </w:tcBorders>
          </w:tcPr>
          <w:p w14:paraId="2D6998D6" w14:textId="121DFC03" w:rsidR="002F728D" w:rsidRPr="002F728D" w:rsidRDefault="00361C0B" w:rsidP="002F728D">
            <w:pPr>
              <w:tabs>
                <w:tab w:val="decimal" w:pos="731"/>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w:t>
            </w:r>
          </w:p>
        </w:tc>
        <w:tc>
          <w:tcPr>
            <w:tcW w:w="179" w:type="dxa"/>
            <w:vAlign w:val="bottom"/>
          </w:tcPr>
          <w:p w14:paraId="471922FB" w14:textId="77777777" w:rsidR="002F728D" w:rsidRPr="002F728D" w:rsidRDefault="002F728D" w:rsidP="002F728D">
            <w:pPr>
              <w:tabs>
                <w:tab w:val="decimal" w:pos="965"/>
              </w:tabs>
              <w:spacing w:line="220" w:lineRule="exact"/>
              <w:ind w:left="-648" w:right="-41"/>
              <w:rPr>
                <w:rFonts w:ascii="CordiaUPC" w:eastAsia="Times New Roman" w:hAnsi="CordiaUPC" w:cs="CordiaUPC"/>
                <w:b/>
                <w:bCs/>
                <w:sz w:val="24"/>
                <w:szCs w:val="24"/>
              </w:rPr>
            </w:pPr>
          </w:p>
        </w:tc>
        <w:tc>
          <w:tcPr>
            <w:tcW w:w="1023" w:type="dxa"/>
            <w:tcBorders>
              <w:top w:val="single" w:sz="4" w:space="0" w:color="auto"/>
              <w:left w:val="nil"/>
              <w:bottom w:val="single" w:sz="4" w:space="0" w:color="auto"/>
              <w:right w:val="nil"/>
            </w:tcBorders>
          </w:tcPr>
          <w:p w14:paraId="2A5FDDD6" w14:textId="2C65A768" w:rsidR="002F728D" w:rsidRPr="009B2F8C" w:rsidRDefault="00361C0B" w:rsidP="002F728D">
            <w:pPr>
              <w:tabs>
                <w:tab w:val="decimal" w:pos="965"/>
              </w:tabs>
              <w:spacing w:line="220" w:lineRule="exact"/>
              <w:rPr>
                <w:rFonts w:ascii="CordiaUPC" w:eastAsia="Times New Roman" w:hAnsi="CordiaUPC" w:cs="CordiaUPC"/>
                <w:b/>
                <w:bCs/>
                <w:sz w:val="24"/>
                <w:szCs w:val="24"/>
              </w:rPr>
            </w:pPr>
            <w:r w:rsidRPr="009B2F8C">
              <w:rPr>
                <w:rFonts w:ascii="CordiaUPC" w:eastAsia="Times New Roman" w:hAnsi="CordiaUPC" w:cs="CordiaUPC"/>
                <w:b/>
                <w:bCs/>
                <w:sz w:val="24"/>
                <w:szCs w:val="24"/>
              </w:rPr>
              <w:t>7,079</w:t>
            </w:r>
          </w:p>
        </w:tc>
      </w:tr>
      <w:tr w:rsidR="002F728D" w:rsidRPr="002F728D" w14:paraId="4A6EE192" w14:textId="77777777" w:rsidTr="002F728D">
        <w:tblPrEx>
          <w:tblCellMar>
            <w:left w:w="79" w:type="dxa"/>
            <w:right w:w="79" w:type="dxa"/>
          </w:tblCellMar>
          <w:tblLook w:val="04A0" w:firstRow="1" w:lastRow="0" w:firstColumn="1" w:lastColumn="0" w:noHBand="0" w:noVBand="1"/>
        </w:tblPrEx>
        <w:tc>
          <w:tcPr>
            <w:tcW w:w="3141" w:type="dxa"/>
            <w:vAlign w:val="bottom"/>
          </w:tcPr>
          <w:p w14:paraId="12E3D3E4" w14:textId="77777777" w:rsidR="002F728D" w:rsidRPr="002F728D" w:rsidRDefault="002F728D" w:rsidP="002F728D">
            <w:pPr>
              <w:spacing w:line="220" w:lineRule="exact"/>
              <w:ind w:left="180" w:hanging="180"/>
              <w:rPr>
                <w:rFonts w:ascii="CordiaUPC" w:eastAsia="Times New Roman" w:hAnsi="CordiaUPC" w:cs="CordiaUPC"/>
                <w:b/>
                <w:bCs/>
                <w:sz w:val="24"/>
                <w:szCs w:val="24"/>
              </w:rPr>
            </w:pPr>
          </w:p>
        </w:tc>
        <w:tc>
          <w:tcPr>
            <w:tcW w:w="1259" w:type="dxa"/>
            <w:tcBorders>
              <w:top w:val="single" w:sz="4" w:space="0" w:color="auto"/>
              <w:left w:val="nil"/>
              <w:right w:val="nil"/>
            </w:tcBorders>
            <w:vAlign w:val="bottom"/>
          </w:tcPr>
          <w:p w14:paraId="49449364" w14:textId="77777777" w:rsidR="002F728D" w:rsidRPr="002F728D" w:rsidRDefault="002F728D" w:rsidP="002F728D">
            <w:pPr>
              <w:tabs>
                <w:tab w:val="decimal" w:pos="965"/>
              </w:tabs>
              <w:spacing w:line="220" w:lineRule="exact"/>
              <w:rPr>
                <w:rFonts w:ascii="CordiaUPC" w:eastAsia="Times New Roman" w:hAnsi="CordiaUPC" w:cs="CordiaUPC"/>
                <w:b/>
                <w:bCs/>
                <w:sz w:val="24"/>
                <w:szCs w:val="24"/>
              </w:rPr>
            </w:pPr>
          </w:p>
        </w:tc>
        <w:tc>
          <w:tcPr>
            <w:tcW w:w="180" w:type="dxa"/>
            <w:vAlign w:val="bottom"/>
          </w:tcPr>
          <w:p w14:paraId="66D73AB1"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1229" w:type="dxa"/>
            <w:tcBorders>
              <w:top w:val="single" w:sz="4" w:space="0" w:color="auto"/>
              <w:left w:val="nil"/>
              <w:right w:val="nil"/>
            </w:tcBorders>
            <w:vAlign w:val="bottom"/>
          </w:tcPr>
          <w:p w14:paraId="69F3908F" w14:textId="77777777" w:rsidR="002F728D" w:rsidRPr="002F728D" w:rsidRDefault="002F728D" w:rsidP="002F728D">
            <w:pPr>
              <w:tabs>
                <w:tab w:val="decimal" w:pos="1091"/>
                <w:tab w:val="decimal" w:pos="1200"/>
              </w:tabs>
              <w:spacing w:line="220" w:lineRule="exact"/>
              <w:ind w:right="11"/>
              <w:jc w:val="right"/>
              <w:rPr>
                <w:rFonts w:ascii="CordiaUPC" w:eastAsia="Times New Roman" w:hAnsi="CordiaUPC" w:cs="CordiaUPC"/>
                <w:b/>
                <w:bCs/>
                <w:sz w:val="24"/>
                <w:szCs w:val="24"/>
              </w:rPr>
            </w:pPr>
          </w:p>
        </w:tc>
        <w:tc>
          <w:tcPr>
            <w:tcW w:w="178" w:type="dxa"/>
          </w:tcPr>
          <w:p w14:paraId="3FFDAC3E"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1269" w:type="dxa"/>
            <w:tcBorders>
              <w:top w:val="single" w:sz="4" w:space="0" w:color="auto"/>
            </w:tcBorders>
          </w:tcPr>
          <w:p w14:paraId="01C5AEC1" w14:textId="77777777" w:rsidR="002F728D" w:rsidRPr="002F728D" w:rsidRDefault="002F728D" w:rsidP="002F728D">
            <w:pPr>
              <w:tabs>
                <w:tab w:val="decimal" w:pos="762"/>
              </w:tabs>
              <w:spacing w:line="220" w:lineRule="exact"/>
              <w:rPr>
                <w:rFonts w:ascii="CordiaUPC" w:eastAsia="Times New Roman" w:hAnsi="CordiaUPC" w:cs="CordiaUPC"/>
                <w:b/>
                <w:bCs/>
                <w:sz w:val="24"/>
                <w:szCs w:val="24"/>
              </w:rPr>
            </w:pPr>
          </w:p>
        </w:tc>
        <w:tc>
          <w:tcPr>
            <w:tcW w:w="181" w:type="dxa"/>
            <w:vAlign w:val="bottom"/>
          </w:tcPr>
          <w:p w14:paraId="17CDC8A1"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811" w:type="dxa"/>
            <w:tcBorders>
              <w:top w:val="single" w:sz="4" w:space="0" w:color="auto"/>
            </w:tcBorders>
          </w:tcPr>
          <w:p w14:paraId="4C9689E7" w14:textId="77777777" w:rsidR="002F728D" w:rsidRPr="002F728D" w:rsidRDefault="002F728D" w:rsidP="002F728D">
            <w:pPr>
              <w:tabs>
                <w:tab w:val="decimal" w:pos="731"/>
              </w:tabs>
              <w:spacing w:line="220" w:lineRule="exact"/>
              <w:rPr>
                <w:rFonts w:ascii="CordiaUPC" w:eastAsia="Times New Roman" w:hAnsi="CordiaUPC" w:cs="CordiaUPC"/>
                <w:b/>
                <w:bCs/>
                <w:sz w:val="24"/>
                <w:szCs w:val="24"/>
              </w:rPr>
            </w:pPr>
          </w:p>
        </w:tc>
        <w:tc>
          <w:tcPr>
            <w:tcW w:w="179" w:type="dxa"/>
            <w:vAlign w:val="bottom"/>
          </w:tcPr>
          <w:p w14:paraId="4635435A" w14:textId="77777777" w:rsidR="002F728D" w:rsidRPr="002F728D" w:rsidRDefault="002F728D" w:rsidP="002F728D">
            <w:pPr>
              <w:tabs>
                <w:tab w:val="decimal" w:pos="965"/>
              </w:tabs>
              <w:spacing w:line="220" w:lineRule="exact"/>
              <w:ind w:left="-648" w:right="-41"/>
              <w:rPr>
                <w:rFonts w:ascii="CordiaUPC" w:eastAsia="Times New Roman" w:hAnsi="CordiaUPC" w:cs="CordiaUPC"/>
                <w:b/>
                <w:bCs/>
                <w:sz w:val="24"/>
                <w:szCs w:val="24"/>
              </w:rPr>
            </w:pPr>
          </w:p>
        </w:tc>
        <w:tc>
          <w:tcPr>
            <w:tcW w:w="1023" w:type="dxa"/>
            <w:tcBorders>
              <w:top w:val="single" w:sz="4" w:space="0" w:color="auto"/>
              <w:left w:val="nil"/>
              <w:right w:val="nil"/>
            </w:tcBorders>
            <w:vAlign w:val="bottom"/>
          </w:tcPr>
          <w:p w14:paraId="0465A4C6" w14:textId="77777777" w:rsidR="002F728D" w:rsidRPr="009B2F8C" w:rsidRDefault="002F728D" w:rsidP="002F728D">
            <w:pPr>
              <w:tabs>
                <w:tab w:val="decimal" w:pos="965"/>
              </w:tabs>
              <w:spacing w:line="220" w:lineRule="exact"/>
              <w:rPr>
                <w:rFonts w:ascii="CordiaUPC" w:eastAsia="Times New Roman" w:hAnsi="CordiaUPC" w:cs="CordiaUPC"/>
                <w:b/>
                <w:bCs/>
                <w:sz w:val="24"/>
                <w:szCs w:val="24"/>
              </w:rPr>
            </w:pPr>
          </w:p>
        </w:tc>
      </w:tr>
      <w:tr w:rsidR="002F728D" w:rsidRPr="002F728D" w14:paraId="6D4F8004" w14:textId="77777777" w:rsidTr="002F728D">
        <w:tblPrEx>
          <w:tblCellMar>
            <w:left w:w="79" w:type="dxa"/>
            <w:right w:w="79" w:type="dxa"/>
          </w:tblCellMar>
          <w:tblLook w:val="04A0" w:firstRow="1" w:lastRow="0" w:firstColumn="1" w:lastColumn="0" w:noHBand="0" w:noVBand="1"/>
        </w:tblPrEx>
        <w:tc>
          <w:tcPr>
            <w:tcW w:w="3141" w:type="dxa"/>
            <w:vAlign w:val="bottom"/>
          </w:tcPr>
          <w:p w14:paraId="1AD08D3C" w14:textId="77777777" w:rsidR="002F728D" w:rsidRPr="002F728D" w:rsidRDefault="002F728D" w:rsidP="002F728D">
            <w:pPr>
              <w:spacing w:line="220" w:lineRule="exact"/>
              <w:ind w:left="180" w:hanging="180"/>
              <w:rPr>
                <w:rFonts w:ascii="CordiaUPC" w:eastAsia="Times New Roman" w:hAnsi="CordiaUPC" w:cs="CordiaUPC"/>
                <w:b/>
                <w:bCs/>
                <w:sz w:val="24"/>
                <w:szCs w:val="24"/>
                <w:lang w:val="en-US" w:bidi="th-TH"/>
              </w:rPr>
            </w:pPr>
            <w:r w:rsidRPr="002F728D">
              <w:rPr>
                <w:rFonts w:ascii="CordiaUPC" w:eastAsia="Times New Roman" w:hAnsi="CordiaUPC" w:cs="CordiaUPC" w:hint="cs"/>
                <w:b/>
                <w:bCs/>
                <w:sz w:val="24"/>
                <w:szCs w:val="24"/>
                <w:lang w:val="en-US" w:bidi="th-TH"/>
              </w:rPr>
              <w:t>Net</w:t>
            </w:r>
          </w:p>
        </w:tc>
        <w:tc>
          <w:tcPr>
            <w:tcW w:w="1259" w:type="dxa"/>
            <w:tcBorders>
              <w:left w:val="nil"/>
              <w:bottom w:val="double" w:sz="4" w:space="0" w:color="auto"/>
              <w:right w:val="nil"/>
            </w:tcBorders>
            <w:vAlign w:val="bottom"/>
          </w:tcPr>
          <w:p w14:paraId="4DC6FF8D" w14:textId="384AE8D8" w:rsidR="002F728D" w:rsidRPr="002F728D" w:rsidRDefault="00361C0B" w:rsidP="002F728D">
            <w:pPr>
              <w:tabs>
                <w:tab w:val="decimal" w:pos="965"/>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(1,521)</w:t>
            </w:r>
          </w:p>
        </w:tc>
        <w:tc>
          <w:tcPr>
            <w:tcW w:w="180" w:type="dxa"/>
            <w:vAlign w:val="bottom"/>
          </w:tcPr>
          <w:p w14:paraId="6646AC5F"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1229" w:type="dxa"/>
            <w:tcBorders>
              <w:left w:val="nil"/>
              <w:bottom w:val="double" w:sz="4" w:space="0" w:color="auto"/>
              <w:right w:val="nil"/>
            </w:tcBorders>
            <w:vAlign w:val="bottom"/>
          </w:tcPr>
          <w:p w14:paraId="404FA4C9" w14:textId="740C1253" w:rsidR="002F728D" w:rsidRPr="002F728D" w:rsidRDefault="00361C0B" w:rsidP="002F728D">
            <w:pPr>
              <w:tabs>
                <w:tab w:val="decimal" w:pos="1091"/>
              </w:tabs>
              <w:spacing w:line="220" w:lineRule="exact"/>
              <w:ind w:right="11"/>
              <w:rPr>
                <w:rFonts w:ascii="CordiaUPC" w:eastAsia="Times New Roman" w:hAnsi="CordiaUPC" w:cs="CordiaUPC"/>
                <w:b/>
                <w:bCs/>
                <w:sz w:val="24"/>
                <w:szCs w:val="24"/>
              </w:rPr>
            </w:pPr>
            <w:r>
              <w:rPr>
                <w:rFonts w:ascii="CordiaUPC" w:eastAsia="Times New Roman" w:hAnsi="CordiaUPC" w:cs="CordiaUPC"/>
                <w:b/>
                <w:bCs/>
                <w:sz w:val="24"/>
                <w:szCs w:val="24"/>
              </w:rPr>
              <w:t>758</w:t>
            </w:r>
          </w:p>
        </w:tc>
        <w:tc>
          <w:tcPr>
            <w:tcW w:w="178" w:type="dxa"/>
          </w:tcPr>
          <w:p w14:paraId="4A71788D" w14:textId="77777777" w:rsidR="002F728D" w:rsidRPr="002F728D" w:rsidRDefault="002F728D" w:rsidP="002F728D">
            <w:pPr>
              <w:tabs>
                <w:tab w:val="decimal" w:pos="765"/>
              </w:tabs>
              <w:spacing w:line="220" w:lineRule="exact"/>
              <w:rPr>
                <w:rFonts w:ascii="CordiaUPC" w:eastAsia="Times New Roman" w:hAnsi="CordiaUPC" w:cs="CordiaUPC"/>
                <w:b/>
                <w:bCs/>
                <w:sz w:val="24"/>
                <w:szCs w:val="24"/>
              </w:rPr>
            </w:pPr>
          </w:p>
        </w:tc>
        <w:tc>
          <w:tcPr>
            <w:tcW w:w="1269" w:type="dxa"/>
            <w:tcBorders>
              <w:bottom w:val="double" w:sz="4" w:space="0" w:color="auto"/>
            </w:tcBorders>
          </w:tcPr>
          <w:p w14:paraId="7E2AA8A3" w14:textId="6C39CE77" w:rsidR="002F728D" w:rsidRPr="002F728D" w:rsidRDefault="00361C0B" w:rsidP="002F728D">
            <w:pPr>
              <w:tabs>
                <w:tab w:val="decimal" w:pos="762"/>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(9)</w:t>
            </w:r>
          </w:p>
        </w:tc>
        <w:tc>
          <w:tcPr>
            <w:tcW w:w="181" w:type="dxa"/>
            <w:vAlign w:val="bottom"/>
          </w:tcPr>
          <w:p w14:paraId="4594793D"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811" w:type="dxa"/>
            <w:tcBorders>
              <w:bottom w:val="double" w:sz="4" w:space="0" w:color="auto"/>
            </w:tcBorders>
          </w:tcPr>
          <w:p w14:paraId="6BFBF518" w14:textId="7E42ACFF" w:rsidR="002F728D" w:rsidRPr="002F728D" w:rsidRDefault="00361C0B" w:rsidP="002F728D">
            <w:pPr>
              <w:tabs>
                <w:tab w:val="decimal" w:pos="731"/>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(66)</w:t>
            </w:r>
          </w:p>
        </w:tc>
        <w:tc>
          <w:tcPr>
            <w:tcW w:w="179" w:type="dxa"/>
            <w:vAlign w:val="bottom"/>
          </w:tcPr>
          <w:p w14:paraId="3BF6950D" w14:textId="77777777" w:rsidR="002F728D" w:rsidRPr="002F728D" w:rsidRDefault="002F728D" w:rsidP="002F728D">
            <w:pPr>
              <w:tabs>
                <w:tab w:val="decimal" w:pos="965"/>
              </w:tabs>
              <w:spacing w:line="220" w:lineRule="exact"/>
              <w:ind w:left="-648" w:right="-41"/>
              <w:rPr>
                <w:rFonts w:ascii="CordiaUPC" w:eastAsia="Times New Roman" w:hAnsi="CordiaUPC" w:cs="CordiaUPC"/>
                <w:b/>
                <w:bCs/>
                <w:sz w:val="24"/>
                <w:szCs w:val="24"/>
              </w:rPr>
            </w:pPr>
          </w:p>
        </w:tc>
        <w:tc>
          <w:tcPr>
            <w:tcW w:w="1023" w:type="dxa"/>
            <w:tcBorders>
              <w:left w:val="nil"/>
              <w:bottom w:val="double" w:sz="4" w:space="0" w:color="auto"/>
              <w:right w:val="nil"/>
            </w:tcBorders>
            <w:vAlign w:val="bottom"/>
          </w:tcPr>
          <w:p w14:paraId="7DC0ECF5" w14:textId="49F4473D" w:rsidR="002F728D" w:rsidRPr="009B2F8C" w:rsidRDefault="00361C0B" w:rsidP="002F728D">
            <w:pPr>
              <w:tabs>
                <w:tab w:val="decimal" w:pos="965"/>
              </w:tabs>
              <w:spacing w:line="220" w:lineRule="exact"/>
              <w:rPr>
                <w:rFonts w:ascii="CordiaUPC" w:eastAsia="Times New Roman" w:hAnsi="CordiaUPC" w:cs="CordiaUPC"/>
                <w:b/>
                <w:bCs/>
                <w:sz w:val="24"/>
                <w:szCs w:val="24"/>
              </w:rPr>
            </w:pPr>
            <w:r w:rsidRPr="009B2F8C">
              <w:rPr>
                <w:rFonts w:ascii="CordiaUPC" w:eastAsia="Times New Roman" w:hAnsi="CordiaUPC" w:cs="CordiaUPC"/>
                <w:b/>
                <w:bCs/>
                <w:sz w:val="24"/>
                <w:szCs w:val="24"/>
              </w:rPr>
              <w:t>(838)</w:t>
            </w:r>
          </w:p>
        </w:tc>
      </w:tr>
    </w:tbl>
    <w:p w14:paraId="1DEF13F7" w14:textId="64D636B1" w:rsidR="002F728D" w:rsidRPr="002F728D" w:rsidRDefault="002F728D" w:rsidP="002F728D">
      <w:pPr>
        <w:spacing w:after="20"/>
        <w:ind w:left="567"/>
        <w:jc w:val="both"/>
        <w:rPr>
          <w:rFonts w:ascii="CordiaUPC" w:eastAsia="Times New Roman" w:hAnsi="CordiaUPC" w:cs="CordiaUPC"/>
          <w:sz w:val="20"/>
          <w:lang w:val="en-AU"/>
        </w:rPr>
      </w:pPr>
    </w:p>
    <w:p w14:paraId="53F00929" w14:textId="77777777" w:rsidR="002F728D" w:rsidRPr="005C619D" w:rsidRDefault="002F728D" w:rsidP="002F728D">
      <w:pPr>
        <w:spacing w:after="20"/>
        <w:ind w:left="567"/>
        <w:jc w:val="both"/>
        <w:rPr>
          <w:rFonts w:eastAsia="Times New Roman" w:cs="Times New Roman"/>
          <w:sz w:val="20"/>
          <w:lang w:val="en-AU"/>
        </w:rPr>
      </w:pPr>
    </w:p>
    <w:tbl>
      <w:tblPr>
        <w:tblW w:w="9450" w:type="dxa"/>
        <w:tblInd w:w="504" w:type="dxa"/>
        <w:tblLayout w:type="fixed"/>
        <w:tblCellMar>
          <w:left w:w="72" w:type="dxa"/>
          <w:right w:w="72" w:type="dxa"/>
        </w:tblCellMar>
        <w:tblLook w:val="05E0" w:firstRow="1" w:lastRow="1" w:firstColumn="1" w:lastColumn="1" w:noHBand="0" w:noVBand="1"/>
      </w:tblPr>
      <w:tblGrid>
        <w:gridCol w:w="3141"/>
        <w:gridCol w:w="1259"/>
        <w:gridCol w:w="180"/>
        <w:gridCol w:w="1229"/>
        <w:gridCol w:w="178"/>
        <w:gridCol w:w="1269"/>
        <w:gridCol w:w="181"/>
        <w:gridCol w:w="811"/>
        <w:gridCol w:w="179"/>
        <w:gridCol w:w="1023"/>
      </w:tblGrid>
      <w:tr w:rsidR="002F728D" w:rsidRPr="002F728D" w14:paraId="1CE6464D" w14:textId="77777777" w:rsidTr="001B5AF4">
        <w:trPr>
          <w:tblHeader/>
        </w:trPr>
        <w:tc>
          <w:tcPr>
            <w:tcW w:w="3141" w:type="dxa"/>
            <w:vAlign w:val="bottom"/>
          </w:tcPr>
          <w:p w14:paraId="3A9C4A07" w14:textId="77777777" w:rsidR="002F728D" w:rsidRPr="002F728D" w:rsidRDefault="002F728D" w:rsidP="001B5AF4">
            <w:pPr>
              <w:spacing w:line="240" w:lineRule="atLeast"/>
              <w:ind w:right="-126"/>
              <w:rPr>
                <w:rFonts w:ascii="CordiaUPC" w:eastAsia="Times New Roman" w:hAnsi="CordiaUPC" w:cs="CordiaUPC"/>
                <w:sz w:val="24"/>
                <w:szCs w:val="24"/>
              </w:rPr>
            </w:pPr>
          </w:p>
        </w:tc>
        <w:tc>
          <w:tcPr>
            <w:tcW w:w="6309" w:type="dxa"/>
            <w:gridSpan w:val="9"/>
            <w:vAlign w:val="bottom"/>
          </w:tcPr>
          <w:p w14:paraId="18D0CA1C" w14:textId="77777777" w:rsidR="002F728D" w:rsidRPr="002F728D" w:rsidRDefault="002F728D" w:rsidP="001B5AF4">
            <w:pPr>
              <w:spacing w:line="240" w:lineRule="atLeast"/>
              <w:ind w:right="-79" w:hanging="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Consolidated</w:t>
            </w:r>
          </w:p>
        </w:tc>
      </w:tr>
      <w:tr w:rsidR="002F728D" w:rsidRPr="002F728D" w14:paraId="716EBFE3" w14:textId="77777777" w:rsidTr="001B5AF4">
        <w:tblPrEx>
          <w:tblCellMar>
            <w:left w:w="79" w:type="dxa"/>
            <w:right w:w="79" w:type="dxa"/>
          </w:tblCellMar>
          <w:tblLook w:val="04A0" w:firstRow="1" w:lastRow="0" w:firstColumn="1" w:lastColumn="0" w:noHBand="0" w:noVBand="1"/>
        </w:tblPrEx>
        <w:tc>
          <w:tcPr>
            <w:tcW w:w="3141" w:type="dxa"/>
            <w:vAlign w:val="bottom"/>
          </w:tcPr>
          <w:p w14:paraId="4923BF4E" w14:textId="77777777" w:rsidR="002F728D" w:rsidRPr="002F728D" w:rsidRDefault="002F728D" w:rsidP="001B5AF4">
            <w:pPr>
              <w:spacing w:line="240" w:lineRule="exact"/>
              <w:ind w:right="-126"/>
              <w:rPr>
                <w:rFonts w:ascii="CordiaUPC" w:eastAsia="Times New Roman" w:hAnsi="CordiaUPC" w:cs="CordiaUPC"/>
                <w:i/>
                <w:iCs/>
                <w:sz w:val="24"/>
                <w:szCs w:val="24"/>
              </w:rPr>
            </w:pPr>
          </w:p>
        </w:tc>
        <w:tc>
          <w:tcPr>
            <w:tcW w:w="1259" w:type="dxa"/>
            <w:vAlign w:val="bottom"/>
          </w:tcPr>
          <w:p w14:paraId="7B6EEA2D" w14:textId="77777777" w:rsidR="002F728D" w:rsidRPr="002F728D" w:rsidRDefault="002F728D" w:rsidP="001B5AF4">
            <w:pPr>
              <w:tabs>
                <w:tab w:val="decimal" w:pos="765"/>
              </w:tabs>
              <w:spacing w:line="240" w:lineRule="exact"/>
              <w:ind w:right="11"/>
              <w:rPr>
                <w:rFonts w:ascii="CordiaUPC" w:eastAsia="Times New Roman" w:hAnsi="CordiaUPC" w:cs="CordiaUPC"/>
                <w:sz w:val="24"/>
                <w:szCs w:val="24"/>
              </w:rPr>
            </w:pPr>
          </w:p>
        </w:tc>
        <w:tc>
          <w:tcPr>
            <w:tcW w:w="180" w:type="dxa"/>
            <w:vAlign w:val="bottom"/>
          </w:tcPr>
          <w:p w14:paraId="691AAE31"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2676" w:type="dxa"/>
            <w:gridSpan w:val="3"/>
            <w:tcBorders>
              <w:bottom w:val="single" w:sz="4" w:space="0" w:color="auto"/>
            </w:tcBorders>
            <w:vAlign w:val="bottom"/>
          </w:tcPr>
          <w:p w14:paraId="3F9972BB" w14:textId="77777777" w:rsidR="002F728D" w:rsidRPr="002F728D" w:rsidRDefault="002F728D" w:rsidP="001B5AF4">
            <w:pPr>
              <w:spacing w:line="240" w:lineRule="exact"/>
              <w:jc w:val="center"/>
              <w:rPr>
                <w:rFonts w:ascii="CordiaUPC" w:eastAsia="Times New Roman" w:hAnsi="CordiaUPC" w:cs="CordiaUPC"/>
                <w:sz w:val="24"/>
                <w:szCs w:val="24"/>
              </w:rPr>
            </w:pPr>
            <w:r w:rsidRPr="002F728D">
              <w:rPr>
                <w:rFonts w:ascii="CordiaUPC" w:eastAsia="Times New Roman" w:hAnsi="CordiaUPC" w:cs="CordiaUPC" w:hint="cs"/>
                <w:sz w:val="24"/>
                <w:szCs w:val="24"/>
              </w:rPr>
              <w:t>(Charged) / Credited to:</w:t>
            </w:r>
          </w:p>
        </w:tc>
        <w:tc>
          <w:tcPr>
            <w:tcW w:w="181" w:type="dxa"/>
            <w:vAlign w:val="bottom"/>
          </w:tcPr>
          <w:p w14:paraId="7CD33D1B"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2013" w:type="dxa"/>
            <w:gridSpan w:val="3"/>
          </w:tcPr>
          <w:p w14:paraId="4EDC3875" w14:textId="77777777" w:rsidR="002F728D" w:rsidRPr="002F728D" w:rsidRDefault="002F728D" w:rsidP="001B5AF4">
            <w:pPr>
              <w:tabs>
                <w:tab w:val="decimal" w:pos="765"/>
              </w:tabs>
              <w:spacing w:line="240" w:lineRule="exact"/>
              <w:ind w:right="11"/>
              <w:rPr>
                <w:rFonts w:ascii="CordiaUPC" w:eastAsia="Times New Roman" w:hAnsi="CordiaUPC" w:cs="CordiaUPC"/>
                <w:sz w:val="24"/>
                <w:szCs w:val="24"/>
              </w:rPr>
            </w:pPr>
          </w:p>
        </w:tc>
      </w:tr>
      <w:tr w:rsidR="002F728D" w:rsidRPr="002F728D" w14:paraId="1657E55E" w14:textId="77777777" w:rsidTr="005A67D5">
        <w:tblPrEx>
          <w:tblCellMar>
            <w:left w:w="79" w:type="dxa"/>
            <w:right w:w="79" w:type="dxa"/>
          </w:tblCellMar>
          <w:tblLook w:val="04A0" w:firstRow="1" w:lastRow="0" w:firstColumn="1" w:lastColumn="0" w:noHBand="0" w:noVBand="1"/>
        </w:tblPrEx>
        <w:trPr>
          <w:trHeight w:val="802"/>
        </w:trPr>
        <w:tc>
          <w:tcPr>
            <w:tcW w:w="3141" w:type="dxa"/>
            <w:vAlign w:val="bottom"/>
          </w:tcPr>
          <w:p w14:paraId="40C44A12" w14:textId="77777777" w:rsidR="002F728D" w:rsidRPr="002F728D" w:rsidRDefault="002F728D" w:rsidP="002F728D">
            <w:pPr>
              <w:spacing w:line="220" w:lineRule="exact"/>
              <w:ind w:right="-126"/>
              <w:rPr>
                <w:rFonts w:ascii="CordiaUPC" w:eastAsia="Times New Roman" w:hAnsi="CordiaUPC" w:cs="CordiaUPC"/>
                <w:i/>
                <w:iCs/>
                <w:sz w:val="24"/>
                <w:szCs w:val="24"/>
              </w:rPr>
            </w:pPr>
          </w:p>
        </w:tc>
        <w:tc>
          <w:tcPr>
            <w:tcW w:w="1259" w:type="dxa"/>
            <w:vAlign w:val="bottom"/>
          </w:tcPr>
          <w:p w14:paraId="455A6FE0" w14:textId="77777777" w:rsidR="002F728D" w:rsidRPr="002F728D" w:rsidRDefault="002F728D" w:rsidP="002F728D">
            <w:pPr>
              <w:spacing w:line="22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At</w:t>
            </w:r>
          </w:p>
          <w:p w14:paraId="3982CE53" w14:textId="77777777" w:rsidR="002F728D" w:rsidRPr="002F728D" w:rsidRDefault="002F728D" w:rsidP="002F728D">
            <w:pPr>
              <w:spacing w:line="22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1 January</w:t>
            </w:r>
          </w:p>
          <w:p w14:paraId="6A3219D8" w14:textId="1848946F" w:rsidR="002F728D" w:rsidRPr="002F728D" w:rsidRDefault="002F728D" w:rsidP="002F728D">
            <w:pPr>
              <w:spacing w:line="220" w:lineRule="exact"/>
              <w:ind w:left="-77"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2020</w:t>
            </w:r>
            <w:r w:rsidR="005A67D5" w:rsidRPr="00EA6BC9">
              <w:rPr>
                <w:rFonts w:ascii="CordiaUPC" w:eastAsia="Times New Roman" w:hAnsi="CordiaUPC" w:cs="CordiaUPC" w:hint="cs"/>
                <w:b/>
                <w:bCs/>
                <w:sz w:val="26"/>
                <w:szCs w:val="26"/>
              </w:rPr>
              <w:t>*</w:t>
            </w:r>
          </w:p>
        </w:tc>
        <w:tc>
          <w:tcPr>
            <w:tcW w:w="180" w:type="dxa"/>
            <w:vAlign w:val="bottom"/>
          </w:tcPr>
          <w:p w14:paraId="1F166F8D"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29" w:type="dxa"/>
            <w:tcBorders>
              <w:top w:val="single" w:sz="4" w:space="0" w:color="auto"/>
            </w:tcBorders>
            <w:vAlign w:val="bottom"/>
          </w:tcPr>
          <w:p w14:paraId="3AC24645" w14:textId="77777777" w:rsidR="002F728D" w:rsidRPr="002F728D" w:rsidRDefault="002F728D" w:rsidP="002F728D">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sz w:val="24"/>
                <w:szCs w:val="24"/>
              </w:rPr>
              <w:t>Profit or loss</w:t>
            </w:r>
          </w:p>
        </w:tc>
        <w:tc>
          <w:tcPr>
            <w:tcW w:w="178" w:type="dxa"/>
          </w:tcPr>
          <w:p w14:paraId="4A0E9AEF" w14:textId="77777777" w:rsidR="002F728D" w:rsidRPr="002F728D" w:rsidRDefault="002F728D" w:rsidP="002F728D">
            <w:pPr>
              <w:tabs>
                <w:tab w:val="decimal" w:pos="765"/>
              </w:tabs>
              <w:spacing w:line="220" w:lineRule="exact"/>
              <w:rPr>
                <w:rFonts w:ascii="CordiaUPC" w:eastAsia="Times New Roman" w:hAnsi="CordiaUPC" w:cs="CordiaUPC"/>
                <w:sz w:val="24"/>
                <w:szCs w:val="24"/>
              </w:rPr>
            </w:pPr>
          </w:p>
        </w:tc>
        <w:tc>
          <w:tcPr>
            <w:tcW w:w="1269" w:type="dxa"/>
            <w:vAlign w:val="bottom"/>
          </w:tcPr>
          <w:p w14:paraId="2D5AA2CF" w14:textId="77777777" w:rsidR="002F728D" w:rsidRPr="002F728D" w:rsidRDefault="002F728D" w:rsidP="002F728D">
            <w:pPr>
              <w:spacing w:line="220" w:lineRule="exact"/>
              <w:ind w:left="-89" w:right="-103"/>
              <w:jc w:val="center"/>
              <w:rPr>
                <w:rFonts w:ascii="CordiaUPC" w:eastAsia="Times New Roman" w:hAnsi="CordiaUPC" w:cs="CordiaUPC"/>
                <w:spacing w:val="-6"/>
                <w:sz w:val="24"/>
                <w:szCs w:val="24"/>
              </w:rPr>
            </w:pPr>
            <w:r w:rsidRPr="002F728D">
              <w:rPr>
                <w:rFonts w:ascii="CordiaUPC" w:eastAsia="Times New Roman" w:hAnsi="CordiaUPC" w:cs="CordiaUPC" w:hint="cs"/>
                <w:spacing w:val="-6"/>
                <w:sz w:val="24"/>
                <w:szCs w:val="24"/>
              </w:rPr>
              <w:t>Other comprehensive       income</w:t>
            </w:r>
          </w:p>
        </w:tc>
        <w:tc>
          <w:tcPr>
            <w:tcW w:w="181" w:type="dxa"/>
            <w:vAlign w:val="bottom"/>
          </w:tcPr>
          <w:p w14:paraId="0924ACD4" w14:textId="77777777" w:rsidR="002F728D" w:rsidRPr="002F728D" w:rsidRDefault="002F728D" w:rsidP="002F728D">
            <w:pPr>
              <w:spacing w:line="220" w:lineRule="exact"/>
              <w:rPr>
                <w:rFonts w:ascii="CordiaUPC" w:eastAsia="Times New Roman" w:hAnsi="CordiaUPC" w:cs="CordiaUPC"/>
                <w:sz w:val="24"/>
                <w:szCs w:val="24"/>
              </w:rPr>
            </w:pPr>
          </w:p>
        </w:tc>
        <w:tc>
          <w:tcPr>
            <w:tcW w:w="811" w:type="dxa"/>
          </w:tcPr>
          <w:p w14:paraId="258FB674" w14:textId="77777777" w:rsidR="00A1607C" w:rsidRPr="00A1607C" w:rsidRDefault="00A1607C" w:rsidP="00A1607C">
            <w:pPr>
              <w:spacing w:line="220" w:lineRule="exact"/>
              <w:ind w:right="65"/>
              <w:rPr>
                <w:rFonts w:ascii="CordiaUPC" w:eastAsia="Times New Roman" w:hAnsi="CordiaUPC" w:cs="CordiaUPC"/>
                <w:sz w:val="18"/>
                <w:szCs w:val="18"/>
              </w:rPr>
            </w:pPr>
          </w:p>
          <w:p w14:paraId="3531277A" w14:textId="77777777" w:rsidR="00A1607C" w:rsidRDefault="00A1607C" w:rsidP="00A1607C">
            <w:pPr>
              <w:spacing w:line="220" w:lineRule="exact"/>
              <w:ind w:right="-144"/>
              <w:rPr>
                <w:rFonts w:ascii="CordiaUPC" w:eastAsia="Times New Roman" w:hAnsi="CordiaUPC" w:cs="CordiaUPC"/>
                <w:sz w:val="24"/>
                <w:szCs w:val="24"/>
              </w:rPr>
            </w:pPr>
          </w:p>
          <w:p w14:paraId="3B9944B7" w14:textId="49CC143C" w:rsidR="002F728D" w:rsidRPr="002F728D" w:rsidRDefault="002F728D" w:rsidP="00A1607C">
            <w:pPr>
              <w:spacing w:line="220" w:lineRule="exact"/>
              <w:ind w:left="-79" w:right="-144"/>
              <w:jc w:val="center"/>
              <w:rPr>
                <w:rFonts w:ascii="CordiaUPC" w:eastAsia="Times New Roman" w:hAnsi="CordiaUPC" w:cs="CordiaUPC"/>
                <w:sz w:val="24"/>
                <w:szCs w:val="24"/>
              </w:rPr>
            </w:pPr>
            <w:r w:rsidRPr="002F728D">
              <w:rPr>
                <w:rFonts w:ascii="CordiaUPC" w:eastAsia="Times New Roman" w:hAnsi="CordiaUPC" w:cs="CordiaUPC" w:hint="cs"/>
                <w:sz w:val="24"/>
                <w:szCs w:val="24"/>
              </w:rPr>
              <w:t>Others</w:t>
            </w:r>
          </w:p>
        </w:tc>
        <w:tc>
          <w:tcPr>
            <w:tcW w:w="179" w:type="dxa"/>
          </w:tcPr>
          <w:p w14:paraId="01EE0184" w14:textId="77777777" w:rsidR="002F728D" w:rsidRPr="002F728D" w:rsidRDefault="002F728D" w:rsidP="002F728D">
            <w:pPr>
              <w:spacing w:line="220" w:lineRule="exact"/>
              <w:ind w:left="172" w:right="-79"/>
              <w:jc w:val="center"/>
              <w:rPr>
                <w:rFonts w:ascii="CordiaUPC" w:eastAsia="Times New Roman" w:hAnsi="CordiaUPC" w:cs="CordiaUPC"/>
                <w:b/>
                <w:bCs/>
                <w:sz w:val="24"/>
                <w:szCs w:val="24"/>
              </w:rPr>
            </w:pPr>
          </w:p>
        </w:tc>
        <w:tc>
          <w:tcPr>
            <w:tcW w:w="1023" w:type="dxa"/>
            <w:vAlign w:val="bottom"/>
          </w:tcPr>
          <w:p w14:paraId="22BCE10C" w14:textId="77777777" w:rsidR="002F728D" w:rsidRPr="002F728D" w:rsidRDefault="002F728D" w:rsidP="002F728D">
            <w:pPr>
              <w:spacing w:line="220" w:lineRule="exact"/>
              <w:ind w:left="-79" w:right="-1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At</w:t>
            </w:r>
          </w:p>
          <w:p w14:paraId="431256C3" w14:textId="77777777" w:rsidR="002F728D" w:rsidRPr="002F728D" w:rsidRDefault="002F728D" w:rsidP="002F728D">
            <w:pPr>
              <w:spacing w:line="220" w:lineRule="exact"/>
              <w:ind w:left="-79" w:right="-1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30 June</w:t>
            </w:r>
          </w:p>
          <w:p w14:paraId="319759AC" w14:textId="77777777" w:rsidR="002F728D" w:rsidRPr="002F728D" w:rsidRDefault="002F728D" w:rsidP="002F728D">
            <w:pPr>
              <w:spacing w:line="220" w:lineRule="exact"/>
              <w:ind w:left="-76" w:right="-10"/>
              <w:jc w:val="center"/>
              <w:rPr>
                <w:rFonts w:ascii="CordiaUPC" w:hAnsi="CordiaUPC" w:cs="CordiaUPC"/>
                <w:sz w:val="24"/>
                <w:szCs w:val="24"/>
              </w:rPr>
            </w:pPr>
            <w:r w:rsidRPr="002F728D">
              <w:rPr>
                <w:rFonts w:ascii="CordiaUPC" w:eastAsia="Times New Roman" w:hAnsi="CordiaUPC" w:cs="CordiaUPC" w:hint="cs"/>
                <w:b/>
                <w:bCs/>
                <w:sz w:val="24"/>
                <w:szCs w:val="24"/>
              </w:rPr>
              <w:t>2020</w:t>
            </w:r>
          </w:p>
        </w:tc>
      </w:tr>
      <w:tr w:rsidR="002F728D" w:rsidRPr="002F728D" w14:paraId="54510998" w14:textId="77777777" w:rsidTr="001B5AF4">
        <w:tblPrEx>
          <w:tblCellMar>
            <w:left w:w="79" w:type="dxa"/>
            <w:right w:w="79" w:type="dxa"/>
          </w:tblCellMar>
          <w:tblLook w:val="04A0" w:firstRow="1" w:lastRow="0" w:firstColumn="1" w:lastColumn="0" w:noHBand="0" w:noVBand="1"/>
        </w:tblPrEx>
        <w:tc>
          <w:tcPr>
            <w:tcW w:w="3141" w:type="dxa"/>
            <w:vAlign w:val="bottom"/>
          </w:tcPr>
          <w:p w14:paraId="4506FE5F" w14:textId="77777777" w:rsidR="002F728D" w:rsidRPr="002F728D" w:rsidRDefault="002F728D" w:rsidP="001B5AF4">
            <w:pPr>
              <w:spacing w:line="240" w:lineRule="exact"/>
              <w:ind w:right="-126"/>
              <w:rPr>
                <w:rFonts w:ascii="CordiaUPC" w:eastAsia="Times New Roman" w:hAnsi="CordiaUPC" w:cs="CordiaUPC"/>
                <w:i/>
                <w:iCs/>
                <w:sz w:val="24"/>
                <w:szCs w:val="24"/>
              </w:rPr>
            </w:pPr>
          </w:p>
        </w:tc>
        <w:tc>
          <w:tcPr>
            <w:tcW w:w="1259" w:type="dxa"/>
            <w:vAlign w:val="bottom"/>
          </w:tcPr>
          <w:p w14:paraId="38595755" w14:textId="77777777" w:rsidR="002F728D" w:rsidRPr="002F728D" w:rsidRDefault="002F728D" w:rsidP="001B5AF4">
            <w:pPr>
              <w:tabs>
                <w:tab w:val="decimal" w:pos="765"/>
              </w:tabs>
              <w:spacing w:line="240" w:lineRule="exact"/>
              <w:ind w:right="11"/>
              <w:rPr>
                <w:rFonts w:ascii="CordiaUPC" w:eastAsia="Times New Roman" w:hAnsi="CordiaUPC" w:cs="CordiaUPC"/>
                <w:sz w:val="24"/>
                <w:szCs w:val="24"/>
              </w:rPr>
            </w:pPr>
          </w:p>
        </w:tc>
        <w:tc>
          <w:tcPr>
            <w:tcW w:w="180" w:type="dxa"/>
            <w:vAlign w:val="bottom"/>
          </w:tcPr>
          <w:p w14:paraId="56782308"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2676" w:type="dxa"/>
            <w:gridSpan w:val="3"/>
            <w:vAlign w:val="bottom"/>
          </w:tcPr>
          <w:p w14:paraId="59E4CADD" w14:textId="5419AACD" w:rsidR="002F728D" w:rsidRPr="002F728D" w:rsidRDefault="002F728D" w:rsidP="005A67D5">
            <w:pPr>
              <w:spacing w:line="240" w:lineRule="exact"/>
              <w:ind w:right="-331" w:hanging="390"/>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 xml:space="preserve">(note </w:t>
            </w:r>
            <w:r w:rsidR="005A67D5">
              <w:rPr>
                <w:rFonts w:ascii="CordiaUPC" w:eastAsia="Times New Roman" w:hAnsi="CordiaUPC" w:cs="CordiaUPC"/>
                <w:i/>
                <w:iCs/>
                <w:sz w:val="24"/>
                <w:szCs w:val="24"/>
              </w:rPr>
              <w:t>19</w:t>
            </w:r>
            <w:r w:rsidRPr="002F728D">
              <w:rPr>
                <w:rFonts w:ascii="CordiaUPC" w:eastAsia="Times New Roman" w:hAnsi="CordiaUPC" w:cs="CordiaUPC" w:hint="cs"/>
                <w:i/>
                <w:iCs/>
                <w:sz w:val="24"/>
                <w:szCs w:val="24"/>
              </w:rPr>
              <w:t>.2)</w:t>
            </w:r>
          </w:p>
        </w:tc>
        <w:tc>
          <w:tcPr>
            <w:tcW w:w="181" w:type="dxa"/>
            <w:vAlign w:val="bottom"/>
          </w:tcPr>
          <w:p w14:paraId="39475BC6"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2013" w:type="dxa"/>
            <w:gridSpan w:val="3"/>
            <w:vAlign w:val="bottom"/>
          </w:tcPr>
          <w:p w14:paraId="01988C75" w14:textId="77777777" w:rsidR="002F728D" w:rsidRPr="002F728D" w:rsidRDefault="002F728D" w:rsidP="001B5AF4">
            <w:pPr>
              <w:tabs>
                <w:tab w:val="decimal" w:pos="765"/>
              </w:tabs>
              <w:spacing w:line="240" w:lineRule="exact"/>
              <w:ind w:right="11"/>
              <w:jc w:val="both"/>
              <w:rPr>
                <w:rFonts w:ascii="CordiaUPC" w:eastAsia="Times New Roman" w:hAnsi="CordiaUPC" w:cs="CordiaUPC"/>
                <w:sz w:val="24"/>
                <w:szCs w:val="24"/>
              </w:rPr>
            </w:pPr>
          </w:p>
        </w:tc>
      </w:tr>
      <w:tr w:rsidR="002F728D" w:rsidRPr="002F728D" w14:paraId="66DB70C8" w14:textId="77777777" w:rsidTr="001B5AF4">
        <w:tblPrEx>
          <w:tblCellMar>
            <w:left w:w="79" w:type="dxa"/>
            <w:right w:w="79" w:type="dxa"/>
          </w:tblCellMar>
          <w:tblLook w:val="04A0" w:firstRow="1" w:lastRow="0" w:firstColumn="1" w:lastColumn="0" w:noHBand="0" w:noVBand="1"/>
        </w:tblPrEx>
        <w:tc>
          <w:tcPr>
            <w:tcW w:w="3141" w:type="dxa"/>
            <w:vAlign w:val="bottom"/>
          </w:tcPr>
          <w:p w14:paraId="43E9E2B0" w14:textId="77777777" w:rsidR="002F728D" w:rsidRPr="002F728D" w:rsidRDefault="002F728D" w:rsidP="001B5AF4">
            <w:pPr>
              <w:spacing w:line="240" w:lineRule="exact"/>
              <w:ind w:right="-126"/>
              <w:rPr>
                <w:rFonts w:ascii="CordiaUPC" w:eastAsia="Times New Roman" w:hAnsi="CordiaUPC" w:cs="CordiaUPC"/>
                <w:i/>
                <w:iCs/>
                <w:sz w:val="24"/>
                <w:szCs w:val="24"/>
              </w:rPr>
            </w:pPr>
          </w:p>
        </w:tc>
        <w:tc>
          <w:tcPr>
            <w:tcW w:w="6309" w:type="dxa"/>
            <w:gridSpan w:val="9"/>
            <w:vAlign w:val="bottom"/>
          </w:tcPr>
          <w:p w14:paraId="7EAA5067" w14:textId="77777777" w:rsidR="002F728D" w:rsidRPr="002F728D" w:rsidRDefault="002F728D" w:rsidP="001B5AF4">
            <w:pPr>
              <w:spacing w:line="240" w:lineRule="exact"/>
              <w:ind w:left="-70" w:right="-88"/>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(in million Baht)</w:t>
            </w:r>
          </w:p>
        </w:tc>
      </w:tr>
      <w:tr w:rsidR="002F728D" w:rsidRPr="002F728D" w14:paraId="291D30CC" w14:textId="77777777" w:rsidTr="001B5AF4">
        <w:tblPrEx>
          <w:tblCellMar>
            <w:left w:w="79" w:type="dxa"/>
            <w:right w:w="79" w:type="dxa"/>
          </w:tblCellMar>
          <w:tblLook w:val="04A0" w:firstRow="1" w:lastRow="0" w:firstColumn="1" w:lastColumn="0" w:noHBand="0" w:noVBand="1"/>
        </w:tblPrEx>
        <w:tc>
          <w:tcPr>
            <w:tcW w:w="3141" w:type="dxa"/>
            <w:vAlign w:val="bottom"/>
          </w:tcPr>
          <w:p w14:paraId="0B82A21E" w14:textId="77777777" w:rsidR="002F728D" w:rsidRPr="002F728D" w:rsidRDefault="002F728D" w:rsidP="001B5AF4">
            <w:pPr>
              <w:spacing w:line="24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i/>
                <w:iCs/>
                <w:sz w:val="24"/>
                <w:szCs w:val="24"/>
              </w:rPr>
              <w:t>Deferred tax assets</w:t>
            </w:r>
          </w:p>
        </w:tc>
        <w:tc>
          <w:tcPr>
            <w:tcW w:w="1259" w:type="dxa"/>
            <w:vAlign w:val="bottom"/>
          </w:tcPr>
          <w:p w14:paraId="2D921D3C" w14:textId="77777777" w:rsidR="002F728D" w:rsidRPr="002F728D" w:rsidRDefault="002F728D" w:rsidP="001B5AF4">
            <w:pPr>
              <w:tabs>
                <w:tab w:val="decimal" w:pos="765"/>
              </w:tabs>
              <w:spacing w:line="240" w:lineRule="exact"/>
              <w:ind w:right="11"/>
              <w:jc w:val="right"/>
              <w:rPr>
                <w:rFonts w:ascii="CordiaUPC" w:eastAsia="Times New Roman" w:hAnsi="CordiaUPC" w:cs="CordiaUPC"/>
                <w:sz w:val="24"/>
                <w:szCs w:val="24"/>
              </w:rPr>
            </w:pPr>
          </w:p>
        </w:tc>
        <w:tc>
          <w:tcPr>
            <w:tcW w:w="180" w:type="dxa"/>
            <w:vAlign w:val="bottom"/>
          </w:tcPr>
          <w:p w14:paraId="59785373"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vAlign w:val="bottom"/>
          </w:tcPr>
          <w:p w14:paraId="782635A5" w14:textId="77777777" w:rsidR="002F728D" w:rsidRPr="002F728D" w:rsidRDefault="002F728D" w:rsidP="001B5AF4">
            <w:pPr>
              <w:tabs>
                <w:tab w:val="decimal" w:pos="877"/>
              </w:tabs>
              <w:spacing w:line="240" w:lineRule="exact"/>
              <w:ind w:right="11"/>
              <w:jc w:val="right"/>
              <w:rPr>
                <w:rFonts w:ascii="CordiaUPC" w:eastAsia="Times New Roman" w:hAnsi="CordiaUPC" w:cs="CordiaUPC"/>
                <w:sz w:val="24"/>
                <w:szCs w:val="24"/>
              </w:rPr>
            </w:pPr>
          </w:p>
        </w:tc>
        <w:tc>
          <w:tcPr>
            <w:tcW w:w="178" w:type="dxa"/>
          </w:tcPr>
          <w:p w14:paraId="6CE4F718"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26E8532C"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81" w:type="dxa"/>
            <w:vAlign w:val="bottom"/>
          </w:tcPr>
          <w:p w14:paraId="39CB97C6"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528A6A22" w14:textId="77777777" w:rsidR="002F728D" w:rsidRPr="002F728D" w:rsidRDefault="002F728D" w:rsidP="001B5AF4">
            <w:pPr>
              <w:spacing w:line="240" w:lineRule="exact"/>
              <w:ind w:left="57" w:right="11"/>
              <w:jc w:val="right"/>
              <w:rPr>
                <w:rFonts w:ascii="CordiaUPC" w:eastAsia="Times New Roman" w:hAnsi="CordiaUPC" w:cs="CordiaUPC"/>
                <w:sz w:val="24"/>
                <w:szCs w:val="24"/>
              </w:rPr>
            </w:pPr>
          </w:p>
        </w:tc>
        <w:tc>
          <w:tcPr>
            <w:tcW w:w="179" w:type="dxa"/>
            <w:vAlign w:val="bottom"/>
          </w:tcPr>
          <w:p w14:paraId="23168713" w14:textId="77777777" w:rsidR="002F728D" w:rsidRPr="002F728D" w:rsidRDefault="002F728D" w:rsidP="001B5AF4">
            <w:pPr>
              <w:tabs>
                <w:tab w:val="decimal" w:pos="765"/>
              </w:tabs>
              <w:spacing w:line="240" w:lineRule="exact"/>
              <w:ind w:left="-648" w:right="-41"/>
              <w:rPr>
                <w:rFonts w:ascii="CordiaUPC" w:eastAsia="Times New Roman" w:hAnsi="CordiaUPC" w:cs="CordiaUPC"/>
                <w:sz w:val="24"/>
                <w:szCs w:val="24"/>
              </w:rPr>
            </w:pPr>
          </w:p>
        </w:tc>
        <w:tc>
          <w:tcPr>
            <w:tcW w:w="1023" w:type="dxa"/>
            <w:vAlign w:val="bottom"/>
          </w:tcPr>
          <w:p w14:paraId="3248ACE2" w14:textId="77777777" w:rsidR="002F728D" w:rsidRPr="002F728D" w:rsidRDefault="002F728D" w:rsidP="001B5AF4">
            <w:pPr>
              <w:tabs>
                <w:tab w:val="decimal" w:pos="765"/>
              </w:tabs>
              <w:spacing w:line="240" w:lineRule="exact"/>
              <w:ind w:right="11"/>
              <w:rPr>
                <w:rFonts w:ascii="CordiaUPC" w:eastAsia="Times New Roman" w:hAnsi="CordiaUPC" w:cs="CordiaUPC"/>
                <w:sz w:val="24"/>
                <w:szCs w:val="24"/>
              </w:rPr>
            </w:pPr>
          </w:p>
        </w:tc>
      </w:tr>
      <w:tr w:rsidR="002F728D" w:rsidRPr="002F728D" w14:paraId="12B4FC29" w14:textId="77777777" w:rsidTr="001B5AF4">
        <w:tblPrEx>
          <w:tblCellMar>
            <w:left w:w="79" w:type="dxa"/>
            <w:right w:w="79" w:type="dxa"/>
          </w:tblCellMar>
          <w:tblLook w:val="04A0" w:firstRow="1" w:lastRow="0" w:firstColumn="1" w:lastColumn="0" w:noHBand="0" w:noVBand="1"/>
        </w:tblPrEx>
        <w:tc>
          <w:tcPr>
            <w:tcW w:w="3141" w:type="dxa"/>
            <w:vAlign w:val="bottom"/>
          </w:tcPr>
          <w:p w14:paraId="5FE5BBA7" w14:textId="77777777" w:rsidR="002F728D" w:rsidRPr="002F728D" w:rsidRDefault="002F728D" w:rsidP="001B5AF4">
            <w:pPr>
              <w:spacing w:line="24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Interbank and money market items</w:t>
            </w:r>
          </w:p>
        </w:tc>
        <w:tc>
          <w:tcPr>
            <w:tcW w:w="1259" w:type="dxa"/>
          </w:tcPr>
          <w:p w14:paraId="0B5CE2B1"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50</w:t>
            </w:r>
          </w:p>
        </w:tc>
        <w:tc>
          <w:tcPr>
            <w:tcW w:w="180" w:type="dxa"/>
            <w:vAlign w:val="bottom"/>
          </w:tcPr>
          <w:p w14:paraId="05715ECB"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694E57F4"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(3)</w:t>
            </w:r>
          </w:p>
        </w:tc>
        <w:tc>
          <w:tcPr>
            <w:tcW w:w="178" w:type="dxa"/>
          </w:tcPr>
          <w:p w14:paraId="7D910D0B"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40AE644B" w14:textId="77777777" w:rsidR="002F728D" w:rsidRPr="002F728D" w:rsidRDefault="002F728D" w:rsidP="001B5AF4">
            <w:pPr>
              <w:tabs>
                <w:tab w:val="decimal" w:pos="762"/>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w:t>
            </w:r>
          </w:p>
        </w:tc>
        <w:tc>
          <w:tcPr>
            <w:tcW w:w="181" w:type="dxa"/>
            <w:vAlign w:val="bottom"/>
          </w:tcPr>
          <w:p w14:paraId="7D4A707A"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2BC9F35B" w14:textId="77777777" w:rsidR="002F728D" w:rsidRPr="002F728D" w:rsidRDefault="002F728D" w:rsidP="001B5AF4">
            <w:pPr>
              <w:tabs>
                <w:tab w:val="decimal" w:pos="731"/>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w:t>
            </w:r>
          </w:p>
        </w:tc>
        <w:tc>
          <w:tcPr>
            <w:tcW w:w="179" w:type="dxa"/>
            <w:vAlign w:val="bottom"/>
          </w:tcPr>
          <w:p w14:paraId="7D89A76C"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24E8D15F"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47</w:t>
            </w:r>
          </w:p>
        </w:tc>
      </w:tr>
      <w:tr w:rsidR="002F728D" w:rsidRPr="002F728D" w14:paraId="302BDEE7" w14:textId="77777777" w:rsidTr="001B5AF4">
        <w:tblPrEx>
          <w:tblCellMar>
            <w:left w:w="79" w:type="dxa"/>
            <w:right w:w="79" w:type="dxa"/>
          </w:tblCellMar>
          <w:tblLook w:val="04A0" w:firstRow="1" w:lastRow="0" w:firstColumn="1" w:lastColumn="0" w:noHBand="0" w:noVBand="1"/>
        </w:tblPrEx>
        <w:tc>
          <w:tcPr>
            <w:tcW w:w="3141" w:type="dxa"/>
            <w:vAlign w:val="bottom"/>
          </w:tcPr>
          <w:p w14:paraId="443A71C8" w14:textId="77777777" w:rsidR="002F728D" w:rsidRPr="002F728D" w:rsidRDefault="002F728D" w:rsidP="001B5AF4">
            <w:pPr>
              <w:spacing w:line="24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Financial assets measured at fair value</w:t>
            </w:r>
          </w:p>
        </w:tc>
        <w:tc>
          <w:tcPr>
            <w:tcW w:w="1259" w:type="dxa"/>
          </w:tcPr>
          <w:p w14:paraId="112BEB0A"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p>
        </w:tc>
        <w:tc>
          <w:tcPr>
            <w:tcW w:w="180" w:type="dxa"/>
            <w:vAlign w:val="bottom"/>
          </w:tcPr>
          <w:p w14:paraId="5CE488E4"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46647DC0"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lang w:val="en-US" w:bidi="th-TH"/>
              </w:rPr>
            </w:pPr>
          </w:p>
        </w:tc>
        <w:tc>
          <w:tcPr>
            <w:tcW w:w="178" w:type="dxa"/>
          </w:tcPr>
          <w:p w14:paraId="1839104F"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60336D35" w14:textId="77777777" w:rsidR="002F728D" w:rsidRPr="002F728D" w:rsidRDefault="002F728D" w:rsidP="001B5AF4">
            <w:pPr>
              <w:tabs>
                <w:tab w:val="decimal" w:pos="762"/>
              </w:tabs>
              <w:spacing w:line="240" w:lineRule="exact"/>
              <w:rPr>
                <w:rFonts w:ascii="CordiaUPC" w:eastAsia="Times New Roman" w:hAnsi="CordiaUPC" w:cs="CordiaUPC"/>
                <w:sz w:val="24"/>
                <w:szCs w:val="24"/>
                <w:lang w:val="en-US" w:bidi="th-TH"/>
              </w:rPr>
            </w:pPr>
          </w:p>
        </w:tc>
        <w:tc>
          <w:tcPr>
            <w:tcW w:w="181" w:type="dxa"/>
            <w:vAlign w:val="bottom"/>
          </w:tcPr>
          <w:p w14:paraId="2FF1612C"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5A29A36F" w14:textId="77777777" w:rsidR="002F728D" w:rsidRPr="002F728D" w:rsidRDefault="002F728D" w:rsidP="001B5AF4">
            <w:pPr>
              <w:tabs>
                <w:tab w:val="decimal" w:pos="731"/>
              </w:tabs>
              <w:spacing w:line="240" w:lineRule="exact"/>
              <w:rPr>
                <w:rFonts w:ascii="CordiaUPC" w:eastAsia="Times New Roman" w:hAnsi="CordiaUPC" w:cs="CordiaUPC"/>
                <w:sz w:val="24"/>
                <w:szCs w:val="24"/>
                <w:lang w:val="en-US" w:bidi="th-TH"/>
              </w:rPr>
            </w:pPr>
          </w:p>
        </w:tc>
        <w:tc>
          <w:tcPr>
            <w:tcW w:w="179" w:type="dxa"/>
            <w:vAlign w:val="bottom"/>
          </w:tcPr>
          <w:p w14:paraId="0A6FB9FC"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7B3EB828"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p>
        </w:tc>
      </w:tr>
      <w:tr w:rsidR="002F728D" w:rsidRPr="002F728D" w14:paraId="3A64071C" w14:textId="77777777" w:rsidTr="001B5AF4">
        <w:tblPrEx>
          <w:tblCellMar>
            <w:left w:w="79" w:type="dxa"/>
            <w:right w:w="79" w:type="dxa"/>
          </w:tblCellMar>
          <w:tblLook w:val="04A0" w:firstRow="1" w:lastRow="0" w:firstColumn="1" w:lastColumn="0" w:noHBand="0" w:noVBand="1"/>
        </w:tblPrEx>
        <w:tc>
          <w:tcPr>
            <w:tcW w:w="3141" w:type="dxa"/>
            <w:vAlign w:val="bottom"/>
          </w:tcPr>
          <w:p w14:paraId="1E130DE0" w14:textId="77777777" w:rsidR="002F728D" w:rsidRPr="002F728D" w:rsidRDefault="002F728D" w:rsidP="001B5AF4">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259" w:type="dxa"/>
          </w:tcPr>
          <w:p w14:paraId="5C080890"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137</w:t>
            </w:r>
          </w:p>
        </w:tc>
        <w:tc>
          <w:tcPr>
            <w:tcW w:w="180" w:type="dxa"/>
            <w:vAlign w:val="bottom"/>
          </w:tcPr>
          <w:p w14:paraId="3B3D7360"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3F7FF567"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3</w:t>
            </w:r>
          </w:p>
        </w:tc>
        <w:tc>
          <w:tcPr>
            <w:tcW w:w="178" w:type="dxa"/>
          </w:tcPr>
          <w:p w14:paraId="2AF64DDB"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46159171" w14:textId="77777777" w:rsidR="002F728D" w:rsidRPr="002F728D" w:rsidRDefault="002F728D" w:rsidP="001B5AF4">
            <w:pPr>
              <w:tabs>
                <w:tab w:val="decimal" w:pos="762"/>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w:t>
            </w:r>
          </w:p>
        </w:tc>
        <w:tc>
          <w:tcPr>
            <w:tcW w:w="181" w:type="dxa"/>
            <w:vAlign w:val="bottom"/>
          </w:tcPr>
          <w:p w14:paraId="44796F72"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01B548A0" w14:textId="77777777" w:rsidR="002F728D" w:rsidRPr="002F728D" w:rsidRDefault="002F728D" w:rsidP="001B5AF4">
            <w:pPr>
              <w:tabs>
                <w:tab w:val="decimal" w:pos="731"/>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w:t>
            </w:r>
          </w:p>
        </w:tc>
        <w:tc>
          <w:tcPr>
            <w:tcW w:w="179" w:type="dxa"/>
            <w:vAlign w:val="bottom"/>
          </w:tcPr>
          <w:p w14:paraId="22AFDE4B"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4FEFB79E"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140</w:t>
            </w:r>
          </w:p>
        </w:tc>
      </w:tr>
      <w:tr w:rsidR="002F728D" w:rsidRPr="002F728D" w14:paraId="0CA1C2CB" w14:textId="77777777" w:rsidTr="001B5AF4">
        <w:tblPrEx>
          <w:tblCellMar>
            <w:left w:w="79" w:type="dxa"/>
            <w:right w:w="79" w:type="dxa"/>
          </w:tblCellMar>
          <w:tblLook w:val="04A0" w:firstRow="1" w:lastRow="0" w:firstColumn="1" w:lastColumn="0" w:noHBand="0" w:noVBand="1"/>
        </w:tblPrEx>
        <w:tc>
          <w:tcPr>
            <w:tcW w:w="3141" w:type="dxa"/>
            <w:vAlign w:val="bottom"/>
          </w:tcPr>
          <w:p w14:paraId="2A71876D" w14:textId="77777777" w:rsidR="002F728D" w:rsidRPr="002F728D" w:rsidRDefault="002F728D" w:rsidP="001B5AF4">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259" w:type="dxa"/>
          </w:tcPr>
          <w:p w14:paraId="60653AA9"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156</w:t>
            </w:r>
          </w:p>
        </w:tc>
        <w:tc>
          <w:tcPr>
            <w:tcW w:w="180" w:type="dxa"/>
            <w:vAlign w:val="bottom"/>
          </w:tcPr>
          <w:p w14:paraId="26884BF9"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55D75C7B"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344</w:t>
            </w:r>
          </w:p>
        </w:tc>
        <w:tc>
          <w:tcPr>
            <w:tcW w:w="178" w:type="dxa"/>
          </w:tcPr>
          <w:p w14:paraId="4203D065"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275E9A3E" w14:textId="77777777" w:rsidR="002F728D" w:rsidRPr="002F728D" w:rsidRDefault="002F728D" w:rsidP="001B5AF4">
            <w:pPr>
              <w:tabs>
                <w:tab w:val="decimal" w:pos="762"/>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28</w:t>
            </w:r>
          </w:p>
        </w:tc>
        <w:tc>
          <w:tcPr>
            <w:tcW w:w="181" w:type="dxa"/>
            <w:vAlign w:val="bottom"/>
          </w:tcPr>
          <w:p w14:paraId="73501769"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629EFDA5" w14:textId="77777777" w:rsidR="002F728D" w:rsidRPr="002F728D" w:rsidRDefault="002F728D" w:rsidP="001B5AF4">
            <w:pPr>
              <w:tabs>
                <w:tab w:val="decimal" w:pos="731"/>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w:t>
            </w:r>
          </w:p>
        </w:tc>
        <w:tc>
          <w:tcPr>
            <w:tcW w:w="179" w:type="dxa"/>
            <w:vAlign w:val="bottom"/>
          </w:tcPr>
          <w:p w14:paraId="08758F5E"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2109B642"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528</w:t>
            </w:r>
          </w:p>
        </w:tc>
      </w:tr>
      <w:tr w:rsidR="002F728D" w:rsidRPr="002F728D" w14:paraId="4CBDF503" w14:textId="77777777" w:rsidTr="001B5AF4">
        <w:tblPrEx>
          <w:tblCellMar>
            <w:left w:w="79" w:type="dxa"/>
            <w:right w:w="79" w:type="dxa"/>
          </w:tblCellMar>
          <w:tblLook w:val="04A0" w:firstRow="1" w:lastRow="0" w:firstColumn="1" w:lastColumn="0" w:noHBand="0" w:noVBand="1"/>
        </w:tblPrEx>
        <w:tc>
          <w:tcPr>
            <w:tcW w:w="3141" w:type="dxa"/>
            <w:vAlign w:val="bottom"/>
          </w:tcPr>
          <w:p w14:paraId="34BA9DCB" w14:textId="77777777" w:rsidR="002F728D" w:rsidRPr="002F728D" w:rsidRDefault="002F728D" w:rsidP="001B5AF4">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pacing w:val="-4"/>
                <w:sz w:val="24"/>
                <w:szCs w:val="24"/>
              </w:rPr>
              <w:t>Loans to customer</w:t>
            </w:r>
            <w:r w:rsidRPr="002F728D">
              <w:rPr>
                <w:rFonts w:ascii="CordiaUPC" w:eastAsia="Times New Roman" w:hAnsi="CordiaUPC" w:cs="CordiaUPC" w:hint="cs"/>
                <w:spacing w:val="-4"/>
                <w:sz w:val="24"/>
                <w:szCs w:val="24"/>
                <w:lang w:val="en-US" w:bidi="th-TH"/>
              </w:rPr>
              <w:t>s</w:t>
            </w:r>
            <w:r w:rsidRPr="002F728D">
              <w:rPr>
                <w:rFonts w:ascii="CordiaUPC" w:eastAsia="Times New Roman" w:hAnsi="CordiaUPC" w:cs="CordiaUPC" w:hint="cs"/>
                <w:spacing w:val="-4"/>
                <w:sz w:val="24"/>
                <w:szCs w:val="24"/>
              </w:rPr>
              <w:t xml:space="preserve"> and accrued</w:t>
            </w:r>
          </w:p>
        </w:tc>
        <w:tc>
          <w:tcPr>
            <w:tcW w:w="1259" w:type="dxa"/>
          </w:tcPr>
          <w:p w14:paraId="7644497D" w14:textId="77777777" w:rsidR="002F728D" w:rsidRPr="002F728D" w:rsidRDefault="002F728D" w:rsidP="001B5AF4">
            <w:pPr>
              <w:tabs>
                <w:tab w:val="decimal" w:pos="965"/>
              </w:tabs>
              <w:spacing w:line="240" w:lineRule="exact"/>
              <w:rPr>
                <w:rFonts w:ascii="CordiaUPC" w:eastAsia="Times New Roman" w:hAnsi="CordiaUPC" w:cs="CordiaUPC"/>
                <w:sz w:val="24"/>
                <w:szCs w:val="24"/>
                <w:lang w:bidi="th-TH"/>
              </w:rPr>
            </w:pPr>
          </w:p>
        </w:tc>
        <w:tc>
          <w:tcPr>
            <w:tcW w:w="180" w:type="dxa"/>
            <w:vAlign w:val="bottom"/>
          </w:tcPr>
          <w:p w14:paraId="34C42AF6"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vAlign w:val="bottom"/>
          </w:tcPr>
          <w:p w14:paraId="64B0DE3B" w14:textId="77777777" w:rsidR="002F728D" w:rsidRPr="002F728D" w:rsidRDefault="002F728D" w:rsidP="001B5AF4">
            <w:pPr>
              <w:tabs>
                <w:tab w:val="decimal" w:pos="1091"/>
                <w:tab w:val="decimal" w:pos="1200"/>
              </w:tabs>
              <w:spacing w:line="240" w:lineRule="exact"/>
              <w:ind w:right="11"/>
              <w:jc w:val="right"/>
              <w:rPr>
                <w:rFonts w:ascii="CordiaUPC" w:eastAsia="Times New Roman" w:hAnsi="CordiaUPC" w:cs="CordiaUPC"/>
                <w:sz w:val="24"/>
                <w:szCs w:val="24"/>
              </w:rPr>
            </w:pPr>
          </w:p>
        </w:tc>
        <w:tc>
          <w:tcPr>
            <w:tcW w:w="178" w:type="dxa"/>
          </w:tcPr>
          <w:p w14:paraId="704A667B"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714A6FD8" w14:textId="77777777" w:rsidR="002F728D" w:rsidRPr="002F728D" w:rsidRDefault="002F728D" w:rsidP="001B5AF4">
            <w:pPr>
              <w:tabs>
                <w:tab w:val="decimal" w:pos="1001"/>
              </w:tabs>
              <w:spacing w:line="240" w:lineRule="exact"/>
              <w:rPr>
                <w:rFonts w:ascii="CordiaUPC" w:eastAsia="Times New Roman" w:hAnsi="CordiaUPC" w:cs="CordiaUPC"/>
                <w:sz w:val="24"/>
                <w:szCs w:val="24"/>
              </w:rPr>
            </w:pPr>
          </w:p>
        </w:tc>
        <w:tc>
          <w:tcPr>
            <w:tcW w:w="181" w:type="dxa"/>
            <w:vAlign w:val="bottom"/>
          </w:tcPr>
          <w:p w14:paraId="4FB1B8B7"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70081912"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p>
        </w:tc>
        <w:tc>
          <w:tcPr>
            <w:tcW w:w="179" w:type="dxa"/>
            <w:vAlign w:val="bottom"/>
          </w:tcPr>
          <w:p w14:paraId="01B6CA85"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5C83F0E9"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p>
        </w:tc>
      </w:tr>
      <w:tr w:rsidR="002F728D" w:rsidRPr="002F728D" w14:paraId="4A482ABF" w14:textId="77777777" w:rsidTr="001B5AF4">
        <w:tblPrEx>
          <w:tblCellMar>
            <w:left w:w="79" w:type="dxa"/>
            <w:right w:w="79" w:type="dxa"/>
          </w:tblCellMar>
          <w:tblLook w:val="04A0" w:firstRow="1" w:lastRow="0" w:firstColumn="1" w:lastColumn="0" w:noHBand="0" w:noVBand="1"/>
        </w:tblPrEx>
        <w:tc>
          <w:tcPr>
            <w:tcW w:w="3141" w:type="dxa"/>
            <w:vAlign w:val="bottom"/>
          </w:tcPr>
          <w:p w14:paraId="2E6D40D1" w14:textId="77777777" w:rsidR="002F728D" w:rsidRPr="002F728D" w:rsidRDefault="002F728D" w:rsidP="001B5AF4">
            <w:pPr>
              <w:spacing w:line="240" w:lineRule="exact"/>
              <w:ind w:right="-126"/>
              <w:rPr>
                <w:rFonts w:ascii="CordiaUPC" w:eastAsia="MS Mincho" w:hAnsi="CordiaUPC" w:cs="CordiaUPC"/>
                <w:spacing w:val="-4"/>
                <w:sz w:val="24"/>
                <w:szCs w:val="24"/>
                <w:lang w:eastAsia="th-TH"/>
              </w:rPr>
            </w:pPr>
            <w:r w:rsidRPr="002F728D">
              <w:rPr>
                <w:rFonts w:ascii="CordiaUPC" w:eastAsia="Times New Roman" w:hAnsi="CordiaUPC" w:cs="CordiaUPC" w:hint="cs"/>
                <w:spacing w:val="-4"/>
                <w:sz w:val="24"/>
                <w:szCs w:val="24"/>
              </w:rPr>
              <w:t xml:space="preserve">   interest receivables</w:t>
            </w:r>
          </w:p>
        </w:tc>
        <w:tc>
          <w:tcPr>
            <w:tcW w:w="1259" w:type="dxa"/>
          </w:tcPr>
          <w:p w14:paraId="305C6BC4"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3,024</w:t>
            </w:r>
          </w:p>
        </w:tc>
        <w:tc>
          <w:tcPr>
            <w:tcW w:w="180" w:type="dxa"/>
            <w:vAlign w:val="bottom"/>
          </w:tcPr>
          <w:p w14:paraId="649F0FE0"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4530DDC4"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98</w:t>
            </w:r>
          </w:p>
        </w:tc>
        <w:tc>
          <w:tcPr>
            <w:tcW w:w="178" w:type="dxa"/>
          </w:tcPr>
          <w:p w14:paraId="7EB8766D" w14:textId="77777777" w:rsidR="002F728D" w:rsidRPr="002F728D" w:rsidRDefault="002F728D" w:rsidP="001B5AF4">
            <w:pPr>
              <w:tabs>
                <w:tab w:val="decimal" w:pos="765"/>
              </w:tabs>
              <w:spacing w:line="240" w:lineRule="exact"/>
              <w:rPr>
                <w:rFonts w:ascii="CordiaUPC" w:eastAsia="Times New Roman" w:hAnsi="CordiaUPC" w:cs="CordiaUPC"/>
                <w:sz w:val="24"/>
                <w:szCs w:val="24"/>
                <w:lang w:bidi="th-TH"/>
              </w:rPr>
            </w:pPr>
          </w:p>
        </w:tc>
        <w:tc>
          <w:tcPr>
            <w:tcW w:w="1269" w:type="dxa"/>
          </w:tcPr>
          <w:p w14:paraId="05A425B8" w14:textId="77777777" w:rsidR="002F728D" w:rsidRPr="002F728D" w:rsidRDefault="002F728D" w:rsidP="001B5AF4">
            <w:pPr>
              <w:tabs>
                <w:tab w:val="decimal" w:pos="762"/>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w:t>
            </w:r>
          </w:p>
        </w:tc>
        <w:tc>
          <w:tcPr>
            <w:tcW w:w="181" w:type="dxa"/>
            <w:vAlign w:val="bottom"/>
          </w:tcPr>
          <w:p w14:paraId="0547A989"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293FAE42" w14:textId="77777777" w:rsidR="002F728D" w:rsidRPr="002F728D" w:rsidRDefault="002F728D" w:rsidP="001B5AF4">
            <w:pPr>
              <w:tabs>
                <w:tab w:val="decimal" w:pos="731"/>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(489)</w:t>
            </w:r>
          </w:p>
        </w:tc>
        <w:tc>
          <w:tcPr>
            <w:tcW w:w="179" w:type="dxa"/>
            <w:vAlign w:val="bottom"/>
          </w:tcPr>
          <w:p w14:paraId="0B0CEA61"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lang w:val="en-US" w:bidi="th-TH"/>
              </w:rPr>
            </w:pPr>
          </w:p>
        </w:tc>
        <w:tc>
          <w:tcPr>
            <w:tcW w:w="1023" w:type="dxa"/>
          </w:tcPr>
          <w:p w14:paraId="09883AE5"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2,633</w:t>
            </w:r>
          </w:p>
        </w:tc>
      </w:tr>
      <w:tr w:rsidR="002F728D" w:rsidRPr="002F728D" w14:paraId="1F4AA5FD" w14:textId="77777777" w:rsidTr="001B5AF4">
        <w:tblPrEx>
          <w:tblCellMar>
            <w:left w:w="79" w:type="dxa"/>
            <w:right w:w="79" w:type="dxa"/>
          </w:tblCellMar>
          <w:tblLook w:val="04A0" w:firstRow="1" w:lastRow="0" w:firstColumn="1" w:lastColumn="0" w:noHBand="0" w:noVBand="1"/>
        </w:tblPrEx>
        <w:tc>
          <w:tcPr>
            <w:tcW w:w="3141" w:type="dxa"/>
            <w:vAlign w:val="bottom"/>
          </w:tcPr>
          <w:p w14:paraId="4D9CCD22" w14:textId="77777777" w:rsidR="002F728D" w:rsidRPr="002F728D" w:rsidRDefault="002F728D" w:rsidP="001B5AF4">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259" w:type="dxa"/>
          </w:tcPr>
          <w:p w14:paraId="137672D6" w14:textId="77777777" w:rsidR="002F728D" w:rsidRPr="002F728D" w:rsidRDefault="002F728D" w:rsidP="001B5AF4">
            <w:pPr>
              <w:tabs>
                <w:tab w:val="decimal" w:pos="965"/>
              </w:tabs>
              <w:spacing w:line="240" w:lineRule="exact"/>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86</w:t>
            </w:r>
          </w:p>
        </w:tc>
        <w:tc>
          <w:tcPr>
            <w:tcW w:w="180" w:type="dxa"/>
            <w:vAlign w:val="bottom"/>
          </w:tcPr>
          <w:p w14:paraId="42203B48"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698F1431"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lang w:val="en-US" w:bidi="th-TH"/>
              </w:rPr>
            </w:pPr>
            <w:r w:rsidRPr="002F728D">
              <w:rPr>
                <w:rFonts w:ascii="CordiaUPC" w:eastAsia="Times New Roman" w:hAnsi="CordiaUPC" w:cs="CordiaUPC" w:hint="cs"/>
                <w:sz w:val="24"/>
                <w:szCs w:val="24"/>
                <w:lang w:val="en-US" w:bidi="th-TH"/>
              </w:rPr>
              <w:t>(18)</w:t>
            </w:r>
          </w:p>
        </w:tc>
        <w:tc>
          <w:tcPr>
            <w:tcW w:w="178" w:type="dxa"/>
          </w:tcPr>
          <w:p w14:paraId="3106903E"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63D85856"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81" w:type="dxa"/>
            <w:vAlign w:val="bottom"/>
          </w:tcPr>
          <w:p w14:paraId="7DC1D5D2"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1034DFCA"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5779FDA8"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7E04F57D"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68</w:t>
            </w:r>
          </w:p>
        </w:tc>
      </w:tr>
      <w:tr w:rsidR="002F728D" w:rsidRPr="002F728D" w14:paraId="3279D83C" w14:textId="77777777" w:rsidTr="001B5AF4">
        <w:tblPrEx>
          <w:tblCellMar>
            <w:left w:w="79" w:type="dxa"/>
            <w:right w:w="79" w:type="dxa"/>
          </w:tblCellMar>
          <w:tblLook w:val="04A0" w:firstRow="1" w:lastRow="0" w:firstColumn="1" w:lastColumn="0" w:noHBand="0" w:noVBand="1"/>
        </w:tblPrEx>
        <w:tc>
          <w:tcPr>
            <w:tcW w:w="3141" w:type="dxa"/>
            <w:vAlign w:val="bottom"/>
          </w:tcPr>
          <w:p w14:paraId="0DCE8BD7" w14:textId="77777777" w:rsidR="002F728D" w:rsidRPr="002F728D" w:rsidRDefault="002F728D" w:rsidP="001B5AF4">
            <w:pPr>
              <w:spacing w:line="240" w:lineRule="exact"/>
              <w:rPr>
                <w:rFonts w:ascii="CordiaUPC" w:eastAsia="Times New Roman" w:hAnsi="CordiaUPC" w:cs="CordiaUPC"/>
                <w:sz w:val="24"/>
                <w:szCs w:val="24"/>
                <w:lang w:val="en-US"/>
              </w:rPr>
            </w:pPr>
            <w:r w:rsidRPr="002F728D">
              <w:rPr>
                <w:rFonts w:ascii="CordiaUPC" w:eastAsia="Times New Roman" w:hAnsi="CordiaUPC" w:cs="CordiaUPC" w:hint="cs"/>
                <w:sz w:val="24"/>
                <w:szCs w:val="24"/>
              </w:rPr>
              <w:t>Premises and equipment</w:t>
            </w:r>
          </w:p>
        </w:tc>
        <w:tc>
          <w:tcPr>
            <w:tcW w:w="1259" w:type="dxa"/>
          </w:tcPr>
          <w:p w14:paraId="47D78209"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42</w:t>
            </w:r>
          </w:p>
        </w:tc>
        <w:tc>
          <w:tcPr>
            <w:tcW w:w="180" w:type="dxa"/>
            <w:vAlign w:val="bottom"/>
          </w:tcPr>
          <w:p w14:paraId="31A45F53"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vAlign w:val="bottom"/>
          </w:tcPr>
          <w:p w14:paraId="09E9B4A5"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(7)</w:t>
            </w:r>
          </w:p>
        </w:tc>
        <w:tc>
          <w:tcPr>
            <w:tcW w:w="178" w:type="dxa"/>
          </w:tcPr>
          <w:p w14:paraId="65C3C7F9"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22DB97D7"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81" w:type="dxa"/>
            <w:vAlign w:val="bottom"/>
          </w:tcPr>
          <w:p w14:paraId="5D5CDAA9"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4E3D7124"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262A5390"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40D47ADA"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35</w:t>
            </w:r>
          </w:p>
        </w:tc>
      </w:tr>
      <w:tr w:rsidR="002F728D" w:rsidRPr="002F728D" w14:paraId="3A52020F" w14:textId="77777777" w:rsidTr="001B5AF4">
        <w:tblPrEx>
          <w:tblCellMar>
            <w:left w:w="79" w:type="dxa"/>
            <w:right w:w="79" w:type="dxa"/>
          </w:tblCellMar>
          <w:tblLook w:val="04A0" w:firstRow="1" w:lastRow="0" w:firstColumn="1" w:lastColumn="0" w:noHBand="0" w:noVBand="1"/>
        </w:tblPrEx>
        <w:tc>
          <w:tcPr>
            <w:tcW w:w="3141" w:type="dxa"/>
            <w:vAlign w:val="bottom"/>
          </w:tcPr>
          <w:p w14:paraId="076943E0" w14:textId="77777777" w:rsidR="002F728D" w:rsidRPr="002F728D" w:rsidRDefault="002F728D" w:rsidP="00922B69">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Provisions for employee benefits</w:t>
            </w:r>
          </w:p>
        </w:tc>
        <w:tc>
          <w:tcPr>
            <w:tcW w:w="1259" w:type="dxa"/>
          </w:tcPr>
          <w:p w14:paraId="6C5DA630"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1,030</w:t>
            </w:r>
          </w:p>
        </w:tc>
        <w:tc>
          <w:tcPr>
            <w:tcW w:w="180" w:type="dxa"/>
            <w:vAlign w:val="bottom"/>
          </w:tcPr>
          <w:p w14:paraId="5FBD7A05"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02FEF1F4"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(165)</w:t>
            </w:r>
          </w:p>
        </w:tc>
        <w:tc>
          <w:tcPr>
            <w:tcW w:w="178" w:type="dxa"/>
          </w:tcPr>
          <w:p w14:paraId="0994D2D8"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2D695A99"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16</w:t>
            </w:r>
          </w:p>
        </w:tc>
        <w:tc>
          <w:tcPr>
            <w:tcW w:w="181" w:type="dxa"/>
            <w:vAlign w:val="bottom"/>
          </w:tcPr>
          <w:p w14:paraId="3DC57DE8"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5C7C122C"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1ED1FEE6"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792C7A05"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881</w:t>
            </w:r>
          </w:p>
        </w:tc>
      </w:tr>
      <w:tr w:rsidR="002F728D" w:rsidRPr="002F728D" w14:paraId="33D138FB" w14:textId="77777777" w:rsidTr="001B5AF4">
        <w:tblPrEx>
          <w:tblCellMar>
            <w:left w:w="79" w:type="dxa"/>
            <w:right w:w="79" w:type="dxa"/>
          </w:tblCellMar>
          <w:tblLook w:val="04A0" w:firstRow="1" w:lastRow="0" w:firstColumn="1" w:lastColumn="0" w:noHBand="0" w:noVBand="1"/>
        </w:tblPrEx>
        <w:tc>
          <w:tcPr>
            <w:tcW w:w="3141" w:type="dxa"/>
            <w:vAlign w:val="bottom"/>
          </w:tcPr>
          <w:p w14:paraId="7725D72E" w14:textId="77777777" w:rsidR="002F728D" w:rsidRPr="002F728D" w:rsidRDefault="002F728D" w:rsidP="001B5AF4">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Provisions for other liabilities</w:t>
            </w:r>
          </w:p>
        </w:tc>
        <w:tc>
          <w:tcPr>
            <w:tcW w:w="1259" w:type="dxa"/>
          </w:tcPr>
          <w:p w14:paraId="01BD08D5"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602</w:t>
            </w:r>
          </w:p>
        </w:tc>
        <w:tc>
          <w:tcPr>
            <w:tcW w:w="180" w:type="dxa"/>
            <w:vAlign w:val="bottom"/>
          </w:tcPr>
          <w:p w14:paraId="4C089670"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00803656"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8</w:t>
            </w:r>
          </w:p>
        </w:tc>
        <w:tc>
          <w:tcPr>
            <w:tcW w:w="178" w:type="dxa"/>
          </w:tcPr>
          <w:p w14:paraId="51B13E15"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17A7985B"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81" w:type="dxa"/>
            <w:vAlign w:val="bottom"/>
          </w:tcPr>
          <w:p w14:paraId="138C8924"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1175F8C2"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75D4D34F"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00BB7DAE"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610</w:t>
            </w:r>
          </w:p>
        </w:tc>
      </w:tr>
      <w:tr w:rsidR="002F728D" w:rsidRPr="002F728D" w14:paraId="02A00132" w14:textId="77777777" w:rsidTr="001B5AF4">
        <w:tblPrEx>
          <w:tblCellMar>
            <w:left w:w="79" w:type="dxa"/>
            <w:right w:w="79" w:type="dxa"/>
          </w:tblCellMar>
          <w:tblLook w:val="04A0" w:firstRow="1" w:lastRow="0" w:firstColumn="1" w:lastColumn="0" w:noHBand="0" w:noVBand="1"/>
        </w:tblPrEx>
        <w:tc>
          <w:tcPr>
            <w:tcW w:w="3141" w:type="dxa"/>
            <w:vAlign w:val="bottom"/>
          </w:tcPr>
          <w:p w14:paraId="7C83B492" w14:textId="77777777" w:rsidR="002F728D" w:rsidRPr="002F728D" w:rsidRDefault="002F728D" w:rsidP="001B5AF4">
            <w:pPr>
              <w:spacing w:line="240" w:lineRule="exact"/>
              <w:ind w:right="-79"/>
              <w:rPr>
                <w:rFonts w:ascii="CordiaUPC" w:eastAsia="Times New Roman" w:hAnsi="CordiaUPC" w:cs="CordiaUPC"/>
                <w:sz w:val="24"/>
                <w:szCs w:val="24"/>
                <w:lang w:val="en-US" w:eastAsia="th-TH"/>
              </w:rPr>
            </w:pPr>
            <w:r w:rsidRPr="002F728D">
              <w:rPr>
                <w:rFonts w:ascii="CordiaUPC" w:eastAsia="Times New Roman" w:hAnsi="CordiaUPC" w:cs="CordiaUPC" w:hint="cs"/>
                <w:sz w:val="24"/>
                <w:szCs w:val="24"/>
              </w:rPr>
              <w:t>Deferred revenue and other liabilities</w:t>
            </w:r>
          </w:p>
        </w:tc>
        <w:tc>
          <w:tcPr>
            <w:tcW w:w="1259" w:type="dxa"/>
          </w:tcPr>
          <w:p w14:paraId="63B34401"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1,220</w:t>
            </w:r>
          </w:p>
        </w:tc>
        <w:tc>
          <w:tcPr>
            <w:tcW w:w="180" w:type="dxa"/>
            <w:vAlign w:val="bottom"/>
          </w:tcPr>
          <w:p w14:paraId="6F44BF70"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3B712D2A"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(107)</w:t>
            </w:r>
          </w:p>
        </w:tc>
        <w:tc>
          <w:tcPr>
            <w:tcW w:w="178" w:type="dxa"/>
          </w:tcPr>
          <w:p w14:paraId="7FDE794C"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14E05F09"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81" w:type="dxa"/>
            <w:vAlign w:val="bottom"/>
          </w:tcPr>
          <w:p w14:paraId="7EAA8AA6"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6F95ECDA"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65AC4C6C"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1DFCB45C"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1,113</w:t>
            </w:r>
          </w:p>
        </w:tc>
      </w:tr>
      <w:tr w:rsidR="002F728D" w:rsidRPr="002F728D" w14:paraId="2C35D65B" w14:textId="77777777" w:rsidTr="001B5AF4">
        <w:tblPrEx>
          <w:tblCellMar>
            <w:left w:w="79" w:type="dxa"/>
            <w:right w:w="79" w:type="dxa"/>
          </w:tblCellMar>
          <w:tblLook w:val="04A0" w:firstRow="1" w:lastRow="0" w:firstColumn="1" w:lastColumn="0" w:noHBand="0" w:noVBand="1"/>
        </w:tblPrEx>
        <w:tc>
          <w:tcPr>
            <w:tcW w:w="3141" w:type="dxa"/>
            <w:vAlign w:val="bottom"/>
          </w:tcPr>
          <w:p w14:paraId="4F5A917D" w14:textId="77777777" w:rsidR="002F728D" w:rsidRPr="002F728D" w:rsidRDefault="002F728D" w:rsidP="001B5AF4">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259" w:type="dxa"/>
          </w:tcPr>
          <w:p w14:paraId="608C3656"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411</w:t>
            </w:r>
          </w:p>
        </w:tc>
        <w:tc>
          <w:tcPr>
            <w:tcW w:w="180" w:type="dxa"/>
            <w:vAlign w:val="bottom"/>
          </w:tcPr>
          <w:p w14:paraId="7E0D6E7C"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645484CE"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(81)</w:t>
            </w:r>
          </w:p>
        </w:tc>
        <w:tc>
          <w:tcPr>
            <w:tcW w:w="178" w:type="dxa"/>
          </w:tcPr>
          <w:p w14:paraId="1977B31F"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Borders>
              <w:bottom w:val="single" w:sz="4" w:space="0" w:color="auto"/>
            </w:tcBorders>
          </w:tcPr>
          <w:p w14:paraId="201F6F66"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3</w:t>
            </w:r>
          </w:p>
        </w:tc>
        <w:tc>
          <w:tcPr>
            <w:tcW w:w="181" w:type="dxa"/>
            <w:vAlign w:val="bottom"/>
          </w:tcPr>
          <w:p w14:paraId="71016C4D"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Borders>
              <w:bottom w:val="single" w:sz="4" w:space="0" w:color="auto"/>
            </w:tcBorders>
          </w:tcPr>
          <w:p w14:paraId="5EA4B46A"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5</w:t>
            </w:r>
          </w:p>
        </w:tc>
        <w:tc>
          <w:tcPr>
            <w:tcW w:w="179" w:type="dxa"/>
            <w:vAlign w:val="bottom"/>
          </w:tcPr>
          <w:p w14:paraId="6FAA3CD1"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70EC16DB"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338</w:t>
            </w:r>
          </w:p>
        </w:tc>
      </w:tr>
      <w:tr w:rsidR="002F728D" w:rsidRPr="002F728D" w14:paraId="1C763CDB" w14:textId="77777777" w:rsidTr="001B5AF4">
        <w:tblPrEx>
          <w:tblCellMar>
            <w:left w:w="79" w:type="dxa"/>
            <w:right w:w="79" w:type="dxa"/>
          </w:tblCellMar>
          <w:tblLook w:val="04A0" w:firstRow="1" w:lastRow="0" w:firstColumn="1" w:lastColumn="0" w:noHBand="0" w:noVBand="1"/>
        </w:tblPrEx>
        <w:tc>
          <w:tcPr>
            <w:tcW w:w="3141" w:type="dxa"/>
            <w:vAlign w:val="bottom"/>
          </w:tcPr>
          <w:p w14:paraId="286D3235" w14:textId="77777777" w:rsidR="002F728D" w:rsidRPr="002F728D" w:rsidRDefault="002F728D" w:rsidP="001B5AF4">
            <w:pPr>
              <w:spacing w:line="24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sz w:val="24"/>
                <w:szCs w:val="24"/>
              </w:rPr>
              <w:t>Total</w:t>
            </w:r>
          </w:p>
        </w:tc>
        <w:tc>
          <w:tcPr>
            <w:tcW w:w="1259" w:type="dxa"/>
            <w:tcBorders>
              <w:top w:val="single" w:sz="4" w:space="0" w:color="auto"/>
              <w:bottom w:val="single" w:sz="4" w:space="0" w:color="auto"/>
            </w:tcBorders>
            <w:vAlign w:val="bottom"/>
          </w:tcPr>
          <w:p w14:paraId="002BEA3C" w14:textId="77777777" w:rsidR="002F728D" w:rsidRPr="002F728D" w:rsidRDefault="002F728D" w:rsidP="001B5AF4">
            <w:pPr>
              <w:tabs>
                <w:tab w:val="decimal" w:pos="965"/>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6,758</w:t>
            </w:r>
          </w:p>
        </w:tc>
        <w:tc>
          <w:tcPr>
            <w:tcW w:w="180" w:type="dxa"/>
            <w:vAlign w:val="bottom"/>
          </w:tcPr>
          <w:p w14:paraId="2FC59E25"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1229" w:type="dxa"/>
            <w:tcBorders>
              <w:top w:val="single" w:sz="4" w:space="0" w:color="auto"/>
              <w:bottom w:val="single" w:sz="4" w:space="0" w:color="auto"/>
            </w:tcBorders>
            <w:vAlign w:val="bottom"/>
          </w:tcPr>
          <w:p w14:paraId="4B50BA93" w14:textId="77777777" w:rsidR="002F728D" w:rsidRPr="002F728D" w:rsidRDefault="002F728D" w:rsidP="001B5AF4">
            <w:pPr>
              <w:tabs>
                <w:tab w:val="decimal" w:pos="1091"/>
              </w:tabs>
              <w:spacing w:line="240" w:lineRule="exact"/>
              <w:ind w:right="11"/>
              <w:rPr>
                <w:rFonts w:ascii="CordiaUPC" w:eastAsia="Times New Roman" w:hAnsi="CordiaUPC" w:cs="CordiaUPC"/>
                <w:b/>
                <w:bCs/>
                <w:sz w:val="24"/>
                <w:szCs w:val="24"/>
              </w:rPr>
            </w:pPr>
            <w:r w:rsidRPr="002F728D">
              <w:rPr>
                <w:rFonts w:ascii="CordiaUPC" w:eastAsia="Times New Roman" w:hAnsi="CordiaUPC" w:cs="CordiaUPC" w:hint="cs"/>
                <w:b/>
                <w:bCs/>
                <w:sz w:val="24"/>
                <w:szCs w:val="24"/>
              </w:rPr>
              <w:t>72</w:t>
            </w:r>
          </w:p>
        </w:tc>
        <w:tc>
          <w:tcPr>
            <w:tcW w:w="178" w:type="dxa"/>
          </w:tcPr>
          <w:p w14:paraId="7312660D"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1269" w:type="dxa"/>
            <w:tcBorders>
              <w:top w:val="single" w:sz="4" w:space="0" w:color="auto"/>
              <w:bottom w:val="single" w:sz="4" w:space="0" w:color="auto"/>
            </w:tcBorders>
          </w:tcPr>
          <w:p w14:paraId="23E1F9F5" w14:textId="77777777" w:rsidR="002F728D" w:rsidRPr="002F728D" w:rsidRDefault="002F728D" w:rsidP="001B5AF4">
            <w:pPr>
              <w:tabs>
                <w:tab w:val="decimal" w:pos="762"/>
              </w:tabs>
              <w:spacing w:line="240" w:lineRule="exact"/>
              <w:rPr>
                <w:rFonts w:ascii="CordiaUPC" w:eastAsia="Times New Roman" w:hAnsi="CordiaUPC" w:cs="CordiaUPC"/>
                <w:b/>
                <w:bCs/>
                <w:sz w:val="24"/>
                <w:szCs w:val="24"/>
                <w:cs/>
                <w:lang w:bidi="th-TH"/>
              </w:rPr>
            </w:pPr>
            <w:r w:rsidRPr="002F728D">
              <w:rPr>
                <w:rFonts w:ascii="CordiaUPC" w:eastAsia="Times New Roman" w:hAnsi="CordiaUPC" w:cs="CordiaUPC" w:hint="cs"/>
                <w:b/>
                <w:bCs/>
                <w:sz w:val="24"/>
                <w:szCs w:val="24"/>
              </w:rPr>
              <w:t>47</w:t>
            </w:r>
          </w:p>
        </w:tc>
        <w:tc>
          <w:tcPr>
            <w:tcW w:w="181" w:type="dxa"/>
            <w:vAlign w:val="bottom"/>
          </w:tcPr>
          <w:p w14:paraId="2F3F01F3"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811" w:type="dxa"/>
            <w:tcBorders>
              <w:top w:val="single" w:sz="4" w:space="0" w:color="auto"/>
              <w:bottom w:val="single" w:sz="4" w:space="0" w:color="auto"/>
            </w:tcBorders>
          </w:tcPr>
          <w:p w14:paraId="1F3A87DE" w14:textId="77777777" w:rsidR="002F728D" w:rsidRPr="002F728D" w:rsidRDefault="002F728D" w:rsidP="001B5AF4">
            <w:pPr>
              <w:tabs>
                <w:tab w:val="decimal" w:pos="731"/>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(484)</w:t>
            </w:r>
          </w:p>
        </w:tc>
        <w:tc>
          <w:tcPr>
            <w:tcW w:w="179" w:type="dxa"/>
            <w:vAlign w:val="bottom"/>
          </w:tcPr>
          <w:p w14:paraId="237B1928" w14:textId="77777777" w:rsidR="002F728D" w:rsidRPr="002F728D" w:rsidRDefault="002F728D" w:rsidP="001B5AF4">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bottom w:val="single" w:sz="4" w:space="0" w:color="auto"/>
            </w:tcBorders>
            <w:vAlign w:val="bottom"/>
          </w:tcPr>
          <w:p w14:paraId="4480CE46" w14:textId="77777777" w:rsidR="002F728D" w:rsidRPr="002F728D" w:rsidRDefault="002F728D" w:rsidP="001B5AF4">
            <w:pPr>
              <w:tabs>
                <w:tab w:val="decimal" w:pos="965"/>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6,393</w:t>
            </w:r>
          </w:p>
        </w:tc>
      </w:tr>
      <w:tr w:rsidR="002F728D" w:rsidRPr="002F728D" w14:paraId="06C07552" w14:textId="77777777" w:rsidTr="001B5AF4">
        <w:tblPrEx>
          <w:tblCellMar>
            <w:left w:w="79" w:type="dxa"/>
            <w:right w:w="79" w:type="dxa"/>
          </w:tblCellMar>
          <w:tblLook w:val="04A0" w:firstRow="1" w:lastRow="0" w:firstColumn="1" w:lastColumn="0" w:noHBand="0" w:noVBand="1"/>
        </w:tblPrEx>
        <w:tc>
          <w:tcPr>
            <w:tcW w:w="3141" w:type="dxa"/>
            <w:vAlign w:val="bottom"/>
          </w:tcPr>
          <w:p w14:paraId="7F0966D6" w14:textId="77777777" w:rsidR="002F728D" w:rsidRPr="002F728D" w:rsidRDefault="002F728D" w:rsidP="001B5AF4">
            <w:pPr>
              <w:spacing w:line="240" w:lineRule="exact"/>
              <w:ind w:right="-126"/>
              <w:rPr>
                <w:rFonts w:ascii="CordiaUPC" w:eastAsia="Times New Roman" w:hAnsi="CordiaUPC" w:cs="CordiaUPC"/>
                <w:b/>
                <w:bCs/>
                <w:i/>
                <w:iCs/>
                <w:sz w:val="24"/>
                <w:szCs w:val="24"/>
              </w:rPr>
            </w:pPr>
          </w:p>
        </w:tc>
        <w:tc>
          <w:tcPr>
            <w:tcW w:w="1259" w:type="dxa"/>
            <w:tcBorders>
              <w:top w:val="single" w:sz="4" w:space="0" w:color="auto"/>
            </w:tcBorders>
            <w:vAlign w:val="bottom"/>
          </w:tcPr>
          <w:p w14:paraId="26BB124F" w14:textId="77777777" w:rsidR="002F728D" w:rsidRPr="002F728D" w:rsidRDefault="002F728D" w:rsidP="001B5AF4">
            <w:pPr>
              <w:tabs>
                <w:tab w:val="decimal" w:pos="1136"/>
              </w:tabs>
              <w:spacing w:line="240" w:lineRule="exact"/>
              <w:ind w:right="11"/>
              <w:rPr>
                <w:rFonts w:ascii="CordiaUPC" w:eastAsia="Times New Roman" w:hAnsi="CordiaUPC" w:cs="CordiaUPC"/>
                <w:sz w:val="24"/>
                <w:szCs w:val="24"/>
              </w:rPr>
            </w:pPr>
          </w:p>
        </w:tc>
        <w:tc>
          <w:tcPr>
            <w:tcW w:w="180" w:type="dxa"/>
            <w:vAlign w:val="bottom"/>
          </w:tcPr>
          <w:p w14:paraId="71BA3032"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Borders>
              <w:top w:val="single" w:sz="4" w:space="0" w:color="auto"/>
            </w:tcBorders>
            <w:vAlign w:val="bottom"/>
          </w:tcPr>
          <w:p w14:paraId="0ED7E3A8" w14:textId="77777777" w:rsidR="002F728D" w:rsidRPr="002F728D" w:rsidRDefault="002F728D" w:rsidP="001B5AF4">
            <w:pPr>
              <w:tabs>
                <w:tab w:val="decimal" w:pos="1091"/>
                <w:tab w:val="decimal" w:pos="1200"/>
              </w:tabs>
              <w:spacing w:line="240" w:lineRule="exact"/>
              <w:ind w:right="11"/>
              <w:jc w:val="right"/>
              <w:rPr>
                <w:rFonts w:ascii="CordiaUPC" w:eastAsia="Times New Roman" w:hAnsi="CordiaUPC" w:cs="CordiaUPC"/>
                <w:sz w:val="24"/>
                <w:szCs w:val="24"/>
              </w:rPr>
            </w:pPr>
          </w:p>
        </w:tc>
        <w:tc>
          <w:tcPr>
            <w:tcW w:w="178" w:type="dxa"/>
          </w:tcPr>
          <w:p w14:paraId="0B455051"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Borders>
              <w:top w:val="single" w:sz="4" w:space="0" w:color="auto"/>
            </w:tcBorders>
          </w:tcPr>
          <w:p w14:paraId="7D26F44F"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p>
        </w:tc>
        <w:tc>
          <w:tcPr>
            <w:tcW w:w="181" w:type="dxa"/>
            <w:vAlign w:val="bottom"/>
          </w:tcPr>
          <w:p w14:paraId="5A778670"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Borders>
              <w:top w:val="single" w:sz="4" w:space="0" w:color="auto"/>
            </w:tcBorders>
          </w:tcPr>
          <w:p w14:paraId="366D6DC0" w14:textId="77777777" w:rsidR="002F728D" w:rsidRPr="002F728D" w:rsidRDefault="002F728D" w:rsidP="001B5AF4">
            <w:pPr>
              <w:tabs>
                <w:tab w:val="decimal" w:pos="731"/>
              </w:tabs>
              <w:spacing w:line="240" w:lineRule="exact"/>
              <w:ind w:right="11"/>
              <w:rPr>
                <w:rFonts w:ascii="CordiaUPC" w:eastAsia="Times New Roman" w:hAnsi="CordiaUPC" w:cs="CordiaUPC"/>
                <w:sz w:val="24"/>
                <w:szCs w:val="24"/>
              </w:rPr>
            </w:pPr>
          </w:p>
        </w:tc>
        <w:tc>
          <w:tcPr>
            <w:tcW w:w="179" w:type="dxa"/>
            <w:vAlign w:val="bottom"/>
          </w:tcPr>
          <w:p w14:paraId="1F182A48" w14:textId="77777777" w:rsidR="002F728D" w:rsidRPr="002F728D" w:rsidRDefault="002F728D" w:rsidP="001B5AF4">
            <w:pPr>
              <w:tabs>
                <w:tab w:val="decimal" w:pos="1136"/>
              </w:tabs>
              <w:spacing w:line="240" w:lineRule="exact"/>
              <w:ind w:left="-648" w:right="-41"/>
              <w:rPr>
                <w:rFonts w:ascii="CordiaUPC" w:eastAsia="Times New Roman" w:hAnsi="CordiaUPC" w:cs="CordiaUPC"/>
                <w:sz w:val="24"/>
                <w:szCs w:val="24"/>
              </w:rPr>
            </w:pPr>
          </w:p>
        </w:tc>
        <w:tc>
          <w:tcPr>
            <w:tcW w:w="1023" w:type="dxa"/>
            <w:tcBorders>
              <w:top w:val="single" w:sz="4" w:space="0" w:color="auto"/>
            </w:tcBorders>
            <w:vAlign w:val="bottom"/>
          </w:tcPr>
          <w:p w14:paraId="7D1AC33A" w14:textId="77777777" w:rsidR="002F728D" w:rsidRPr="002F728D" w:rsidRDefault="002F728D" w:rsidP="001B5AF4">
            <w:pPr>
              <w:tabs>
                <w:tab w:val="decimal" w:pos="1136"/>
              </w:tabs>
              <w:spacing w:line="240" w:lineRule="exact"/>
              <w:ind w:right="11"/>
              <w:rPr>
                <w:rFonts w:ascii="CordiaUPC" w:eastAsia="Times New Roman" w:hAnsi="CordiaUPC" w:cs="CordiaUPC"/>
                <w:sz w:val="24"/>
                <w:szCs w:val="24"/>
              </w:rPr>
            </w:pPr>
          </w:p>
        </w:tc>
      </w:tr>
      <w:tr w:rsidR="002F728D" w:rsidRPr="002F728D" w14:paraId="67044C14" w14:textId="77777777" w:rsidTr="001B5AF4">
        <w:tblPrEx>
          <w:tblCellMar>
            <w:left w:w="79" w:type="dxa"/>
            <w:right w:w="79" w:type="dxa"/>
          </w:tblCellMar>
          <w:tblLook w:val="04A0" w:firstRow="1" w:lastRow="0" w:firstColumn="1" w:lastColumn="0" w:noHBand="0" w:noVBand="1"/>
        </w:tblPrEx>
        <w:tc>
          <w:tcPr>
            <w:tcW w:w="3141" w:type="dxa"/>
            <w:vAlign w:val="bottom"/>
          </w:tcPr>
          <w:p w14:paraId="206177F9" w14:textId="77777777" w:rsidR="002F728D" w:rsidRPr="002F728D" w:rsidRDefault="002F728D" w:rsidP="001B5AF4">
            <w:pPr>
              <w:spacing w:line="240" w:lineRule="exact"/>
              <w:ind w:right="-126"/>
              <w:rPr>
                <w:rFonts w:ascii="CordiaUPC" w:eastAsia="Times New Roman" w:hAnsi="CordiaUPC" w:cs="CordiaUPC"/>
                <w:sz w:val="24"/>
                <w:szCs w:val="24"/>
              </w:rPr>
            </w:pPr>
            <w:r w:rsidRPr="002F728D">
              <w:rPr>
                <w:rFonts w:ascii="CordiaUPC" w:eastAsia="Times New Roman" w:hAnsi="CordiaUPC" w:cs="CordiaUPC" w:hint="cs"/>
                <w:b/>
                <w:bCs/>
                <w:i/>
                <w:iCs/>
                <w:sz w:val="24"/>
                <w:szCs w:val="24"/>
              </w:rPr>
              <w:t>Deferred tax liabilities</w:t>
            </w:r>
          </w:p>
        </w:tc>
        <w:tc>
          <w:tcPr>
            <w:tcW w:w="1259" w:type="dxa"/>
            <w:vAlign w:val="bottom"/>
          </w:tcPr>
          <w:p w14:paraId="5644533D" w14:textId="77777777" w:rsidR="002F728D" w:rsidRPr="002F728D" w:rsidRDefault="002F728D" w:rsidP="001B5AF4">
            <w:pPr>
              <w:tabs>
                <w:tab w:val="decimal" w:pos="1136"/>
              </w:tabs>
              <w:spacing w:line="240" w:lineRule="exact"/>
              <w:ind w:right="11"/>
              <w:rPr>
                <w:rFonts w:ascii="CordiaUPC" w:eastAsia="Times New Roman" w:hAnsi="CordiaUPC" w:cs="CordiaUPC"/>
                <w:sz w:val="24"/>
                <w:szCs w:val="24"/>
              </w:rPr>
            </w:pPr>
          </w:p>
        </w:tc>
        <w:tc>
          <w:tcPr>
            <w:tcW w:w="180" w:type="dxa"/>
            <w:vAlign w:val="bottom"/>
          </w:tcPr>
          <w:p w14:paraId="163A2574"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vAlign w:val="bottom"/>
          </w:tcPr>
          <w:p w14:paraId="4FBB81E5" w14:textId="77777777" w:rsidR="002F728D" w:rsidRPr="002F728D" w:rsidRDefault="002F728D" w:rsidP="001B5AF4">
            <w:pPr>
              <w:tabs>
                <w:tab w:val="decimal" w:pos="1091"/>
                <w:tab w:val="decimal" w:pos="1200"/>
              </w:tabs>
              <w:spacing w:line="240" w:lineRule="exact"/>
              <w:ind w:right="11"/>
              <w:jc w:val="right"/>
              <w:rPr>
                <w:rFonts w:ascii="CordiaUPC" w:eastAsia="Times New Roman" w:hAnsi="CordiaUPC" w:cs="CordiaUPC"/>
                <w:sz w:val="24"/>
                <w:szCs w:val="24"/>
              </w:rPr>
            </w:pPr>
          </w:p>
        </w:tc>
        <w:tc>
          <w:tcPr>
            <w:tcW w:w="178" w:type="dxa"/>
          </w:tcPr>
          <w:p w14:paraId="67731537"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4501D5D1"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p>
        </w:tc>
        <w:tc>
          <w:tcPr>
            <w:tcW w:w="181" w:type="dxa"/>
            <w:vAlign w:val="bottom"/>
          </w:tcPr>
          <w:p w14:paraId="72748FE9"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7CC1C771" w14:textId="77777777" w:rsidR="002F728D" w:rsidRPr="002F728D" w:rsidRDefault="002F728D" w:rsidP="001B5AF4">
            <w:pPr>
              <w:tabs>
                <w:tab w:val="decimal" w:pos="731"/>
              </w:tabs>
              <w:spacing w:line="240" w:lineRule="exact"/>
              <w:ind w:right="11"/>
              <w:rPr>
                <w:rFonts w:ascii="CordiaUPC" w:eastAsia="Times New Roman" w:hAnsi="CordiaUPC" w:cs="CordiaUPC"/>
                <w:sz w:val="24"/>
                <w:szCs w:val="24"/>
              </w:rPr>
            </w:pPr>
          </w:p>
        </w:tc>
        <w:tc>
          <w:tcPr>
            <w:tcW w:w="179" w:type="dxa"/>
            <w:vAlign w:val="bottom"/>
          </w:tcPr>
          <w:p w14:paraId="310D262C" w14:textId="77777777" w:rsidR="002F728D" w:rsidRPr="002F728D" w:rsidRDefault="002F728D" w:rsidP="001B5AF4">
            <w:pPr>
              <w:tabs>
                <w:tab w:val="decimal" w:pos="1136"/>
              </w:tabs>
              <w:spacing w:line="240" w:lineRule="exact"/>
              <w:ind w:left="-648" w:right="-41"/>
              <w:rPr>
                <w:rFonts w:ascii="CordiaUPC" w:eastAsia="Times New Roman" w:hAnsi="CordiaUPC" w:cs="CordiaUPC"/>
                <w:sz w:val="24"/>
                <w:szCs w:val="24"/>
              </w:rPr>
            </w:pPr>
          </w:p>
        </w:tc>
        <w:tc>
          <w:tcPr>
            <w:tcW w:w="1023" w:type="dxa"/>
            <w:vAlign w:val="bottom"/>
          </w:tcPr>
          <w:p w14:paraId="607E4405" w14:textId="77777777" w:rsidR="002F728D" w:rsidRPr="002F728D" w:rsidRDefault="002F728D" w:rsidP="001B5AF4">
            <w:pPr>
              <w:tabs>
                <w:tab w:val="decimal" w:pos="1136"/>
              </w:tabs>
              <w:spacing w:line="240" w:lineRule="exact"/>
              <w:ind w:right="11"/>
              <w:rPr>
                <w:rFonts w:ascii="CordiaUPC" w:eastAsia="Times New Roman" w:hAnsi="CordiaUPC" w:cs="CordiaUPC"/>
                <w:sz w:val="24"/>
                <w:szCs w:val="24"/>
              </w:rPr>
            </w:pPr>
          </w:p>
        </w:tc>
      </w:tr>
      <w:tr w:rsidR="002F728D" w:rsidRPr="002F728D" w14:paraId="40A618F8" w14:textId="77777777" w:rsidTr="001B5AF4">
        <w:tblPrEx>
          <w:tblCellMar>
            <w:left w:w="79" w:type="dxa"/>
            <w:right w:w="79" w:type="dxa"/>
          </w:tblCellMar>
          <w:tblLook w:val="04A0" w:firstRow="1" w:lastRow="0" w:firstColumn="1" w:lastColumn="0" w:noHBand="0" w:noVBand="1"/>
        </w:tblPrEx>
        <w:tc>
          <w:tcPr>
            <w:tcW w:w="3141" w:type="dxa"/>
            <w:vAlign w:val="bottom"/>
          </w:tcPr>
          <w:p w14:paraId="2AE79A6C" w14:textId="4E6D2953" w:rsidR="002F728D" w:rsidRPr="002F728D" w:rsidRDefault="002F728D" w:rsidP="001B5AF4">
            <w:pPr>
              <w:spacing w:line="240" w:lineRule="exact"/>
              <w:ind w:right="-125"/>
              <w:rPr>
                <w:rFonts w:ascii="CordiaUPC" w:eastAsia="Times New Roman" w:hAnsi="CordiaUPC" w:cs="CordiaUPC"/>
                <w:sz w:val="24"/>
                <w:szCs w:val="24"/>
              </w:rPr>
            </w:pPr>
            <w:r w:rsidRPr="002F728D">
              <w:rPr>
                <w:rFonts w:ascii="CordiaUPC" w:eastAsia="Times New Roman" w:hAnsi="CordiaUPC" w:cs="CordiaUPC" w:hint="cs"/>
                <w:sz w:val="24"/>
                <w:szCs w:val="24"/>
              </w:rPr>
              <w:t xml:space="preserve">Financial </w:t>
            </w:r>
            <w:r w:rsidR="009B6AB4" w:rsidRPr="0012064F">
              <w:rPr>
                <w:rFonts w:ascii="CordiaUPC" w:eastAsia="Times New Roman" w:hAnsi="CordiaUPC" w:cs="CordiaUPC"/>
                <w:sz w:val="24"/>
                <w:szCs w:val="24"/>
              </w:rPr>
              <w:t>liabilities</w:t>
            </w:r>
            <w:r w:rsidRPr="0012064F">
              <w:rPr>
                <w:rFonts w:ascii="CordiaUPC" w:eastAsia="Times New Roman" w:hAnsi="CordiaUPC" w:cs="CordiaUPC" w:hint="cs"/>
                <w:sz w:val="24"/>
                <w:szCs w:val="24"/>
              </w:rPr>
              <w:t xml:space="preserve"> measured</w:t>
            </w:r>
            <w:r w:rsidRPr="002F728D">
              <w:rPr>
                <w:rFonts w:ascii="CordiaUPC" w:eastAsia="Times New Roman" w:hAnsi="CordiaUPC" w:cs="CordiaUPC" w:hint="cs"/>
                <w:sz w:val="24"/>
                <w:szCs w:val="24"/>
              </w:rPr>
              <w:t xml:space="preserve"> at fair value</w:t>
            </w:r>
          </w:p>
        </w:tc>
        <w:tc>
          <w:tcPr>
            <w:tcW w:w="1259" w:type="dxa"/>
          </w:tcPr>
          <w:p w14:paraId="121BDE14"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p>
        </w:tc>
        <w:tc>
          <w:tcPr>
            <w:tcW w:w="180" w:type="dxa"/>
            <w:vAlign w:val="bottom"/>
          </w:tcPr>
          <w:p w14:paraId="52236B9F"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vAlign w:val="bottom"/>
          </w:tcPr>
          <w:p w14:paraId="33E4A21B" w14:textId="77777777" w:rsidR="002F728D" w:rsidRPr="002F728D" w:rsidRDefault="002F728D" w:rsidP="001B5AF4">
            <w:pPr>
              <w:tabs>
                <w:tab w:val="decimal" w:pos="1080"/>
              </w:tabs>
              <w:spacing w:line="240" w:lineRule="exact"/>
              <w:ind w:right="11"/>
              <w:rPr>
                <w:rFonts w:ascii="CordiaUPC" w:eastAsia="Times New Roman" w:hAnsi="CordiaUPC" w:cs="CordiaUPC"/>
                <w:sz w:val="24"/>
                <w:szCs w:val="24"/>
              </w:rPr>
            </w:pPr>
          </w:p>
        </w:tc>
        <w:tc>
          <w:tcPr>
            <w:tcW w:w="178" w:type="dxa"/>
          </w:tcPr>
          <w:p w14:paraId="652BBC80"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59EB5A68"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p>
        </w:tc>
        <w:tc>
          <w:tcPr>
            <w:tcW w:w="181" w:type="dxa"/>
            <w:vAlign w:val="bottom"/>
          </w:tcPr>
          <w:p w14:paraId="34F834CE"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310E8154"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p>
        </w:tc>
        <w:tc>
          <w:tcPr>
            <w:tcW w:w="179" w:type="dxa"/>
            <w:vAlign w:val="bottom"/>
          </w:tcPr>
          <w:p w14:paraId="148439BA"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2FA74F9D"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p>
        </w:tc>
      </w:tr>
      <w:tr w:rsidR="002F728D" w:rsidRPr="002F728D" w14:paraId="0651EC4E" w14:textId="77777777" w:rsidTr="001B5AF4">
        <w:tblPrEx>
          <w:tblCellMar>
            <w:left w:w="79" w:type="dxa"/>
            <w:right w:w="79" w:type="dxa"/>
          </w:tblCellMar>
          <w:tblLook w:val="04A0" w:firstRow="1" w:lastRow="0" w:firstColumn="1" w:lastColumn="0" w:noHBand="0" w:noVBand="1"/>
        </w:tblPrEx>
        <w:tc>
          <w:tcPr>
            <w:tcW w:w="3141" w:type="dxa"/>
            <w:vAlign w:val="bottom"/>
          </w:tcPr>
          <w:p w14:paraId="3F18C141" w14:textId="77777777" w:rsidR="002F728D" w:rsidRPr="002F728D" w:rsidRDefault="002F728D" w:rsidP="001B5AF4">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259" w:type="dxa"/>
          </w:tcPr>
          <w:p w14:paraId="33BAA851"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hAnsi="CordiaUPC" w:cs="CordiaUPC" w:hint="cs"/>
                <w:sz w:val="24"/>
                <w:szCs w:val="24"/>
              </w:rPr>
              <w:t>33</w:t>
            </w:r>
          </w:p>
        </w:tc>
        <w:tc>
          <w:tcPr>
            <w:tcW w:w="180" w:type="dxa"/>
          </w:tcPr>
          <w:p w14:paraId="1AD7ECC4"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68A2DDAA" w14:textId="77777777" w:rsidR="002F728D" w:rsidRPr="002F728D" w:rsidRDefault="002F728D" w:rsidP="001B5AF4">
            <w:pPr>
              <w:tabs>
                <w:tab w:val="decimal" w:pos="1080"/>
              </w:tabs>
              <w:spacing w:line="240" w:lineRule="exact"/>
              <w:ind w:right="11"/>
              <w:rPr>
                <w:rFonts w:ascii="CordiaUPC" w:eastAsia="Times New Roman" w:hAnsi="CordiaUPC" w:cs="CordiaUPC"/>
                <w:sz w:val="24"/>
                <w:szCs w:val="24"/>
              </w:rPr>
            </w:pPr>
            <w:r w:rsidRPr="002F728D">
              <w:rPr>
                <w:rFonts w:ascii="CordiaUPC" w:hAnsi="CordiaUPC" w:cs="CordiaUPC" w:hint="cs"/>
                <w:sz w:val="24"/>
                <w:szCs w:val="24"/>
              </w:rPr>
              <w:t>1</w:t>
            </w:r>
          </w:p>
        </w:tc>
        <w:tc>
          <w:tcPr>
            <w:tcW w:w="178" w:type="dxa"/>
          </w:tcPr>
          <w:p w14:paraId="4B1EA104"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7114039F"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hAnsi="CordiaUPC" w:cs="CordiaUPC" w:hint="cs"/>
                <w:sz w:val="24"/>
                <w:szCs w:val="24"/>
              </w:rPr>
              <w:t>-</w:t>
            </w:r>
          </w:p>
        </w:tc>
        <w:tc>
          <w:tcPr>
            <w:tcW w:w="181" w:type="dxa"/>
          </w:tcPr>
          <w:p w14:paraId="27DBDD8E"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38CF4E8D"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hAnsi="CordiaUPC" w:cs="CordiaUPC" w:hint="cs"/>
                <w:sz w:val="24"/>
                <w:szCs w:val="24"/>
              </w:rPr>
              <w:t>-</w:t>
            </w:r>
          </w:p>
        </w:tc>
        <w:tc>
          <w:tcPr>
            <w:tcW w:w="179" w:type="dxa"/>
          </w:tcPr>
          <w:p w14:paraId="04055962"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5C42B621"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hAnsi="CordiaUPC" w:cs="CordiaUPC" w:hint="cs"/>
                <w:sz w:val="24"/>
                <w:szCs w:val="24"/>
              </w:rPr>
              <w:t>34</w:t>
            </w:r>
          </w:p>
        </w:tc>
      </w:tr>
      <w:tr w:rsidR="002F728D" w:rsidRPr="002F728D" w14:paraId="72488533" w14:textId="77777777" w:rsidTr="001B5AF4">
        <w:tblPrEx>
          <w:tblCellMar>
            <w:left w:w="79" w:type="dxa"/>
            <w:right w:w="79" w:type="dxa"/>
          </w:tblCellMar>
          <w:tblLook w:val="04A0" w:firstRow="1" w:lastRow="0" w:firstColumn="1" w:lastColumn="0" w:noHBand="0" w:noVBand="1"/>
        </w:tblPrEx>
        <w:tc>
          <w:tcPr>
            <w:tcW w:w="3141" w:type="dxa"/>
            <w:vAlign w:val="bottom"/>
          </w:tcPr>
          <w:p w14:paraId="0FE3176C" w14:textId="77777777" w:rsidR="002F728D" w:rsidRPr="002F728D" w:rsidRDefault="002F728D" w:rsidP="001B5AF4">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259" w:type="dxa"/>
          </w:tcPr>
          <w:p w14:paraId="16064EB9"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1,898</w:t>
            </w:r>
          </w:p>
        </w:tc>
        <w:tc>
          <w:tcPr>
            <w:tcW w:w="180" w:type="dxa"/>
            <w:vAlign w:val="bottom"/>
          </w:tcPr>
          <w:p w14:paraId="0B06C370"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vAlign w:val="bottom"/>
          </w:tcPr>
          <w:p w14:paraId="1D8443F5" w14:textId="77777777" w:rsidR="002F728D" w:rsidRPr="002F728D" w:rsidRDefault="002F728D" w:rsidP="001B5AF4">
            <w:pPr>
              <w:tabs>
                <w:tab w:val="decimal" w:pos="1080"/>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(18)</w:t>
            </w:r>
          </w:p>
        </w:tc>
        <w:tc>
          <w:tcPr>
            <w:tcW w:w="178" w:type="dxa"/>
          </w:tcPr>
          <w:p w14:paraId="762FBE2E"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209FE30C"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(29)</w:t>
            </w:r>
          </w:p>
        </w:tc>
        <w:tc>
          <w:tcPr>
            <w:tcW w:w="181" w:type="dxa"/>
            <w:vAlign w:val="bottom"/>
          </w:tcPr>
          <w:p w14:paraId="30D61269"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1F8D11D3"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01F190AA"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2B478866"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1,851</w:t>
            </w:r>
          </w:p>
        </w:tc>
      </w:tr>
      <w:tr w:rsidR="002F728D" w:rsidRPr="002F728D" w14:paraId="4A1AD237" w14:textId="77777777" w:rsidTr="001B5AF4">
        <w:tblPrEx>
          <w:tblCellMar>
            <w:left w:w="79" w:type="dxa"/>
            <w:right w:w="79" w:type="dxa"/>
          </w:tblCellMar>
          <w:tblLook w:val="04A0" w:firstRow="1" w:lastRow="0" w:firstColumn="1" w:lastColumn="0" w:noHBand="0" w:noVBand="1"/>
        </w:tblPrEx>
        <w:tc>
          <w:tcPr>
            <w:tcW w:w="3141" w:type="dxa"/>
            <w:vAlign w:val="bottom"/>
          </w:tcPr>
          <w:p w14:paraId="632AE5B1" w14:textId="77777777" w:rsidR="002F728D" w:rsidRPr="002F728D" w:rsidRDefault="002F728D" w:rsidP="001B5AF4">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259" w:type="dxa"/>
          </w:tcPr>
          <w:p w14:paraId="7FBAB45A"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1</w:t>
            </w:r>
          </w:p>
        </w:tc>
        <w:tc>
          <w:tcPr>
            <w:tcW w:w="180" w:type="dxa"/>
            <w:vAlign w:val="bottom"/>
          </w:tcPr>
          <w:p w14:paraId="38A5E6F8"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vAlign w:val="bottom"/>
          </w:tcPr>
          <w:p w14:paraId="4F9A7EC0" w14:textId="77777777" w:rsidR="002F728D" w:rsidRPr="002F728D" w:rsidRDefault="002F728D" w:rsidP="001B5AF4">
            <w:pPr>
              <w:tabs>
                <w:tab w:val="decimal" w:pos="1080"/>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7</w:t>
            </w:r>
          </w:p>
        </w:tc>
        <w:tc>
          <w:tcPr>
            <w:tcW w:w="178" w:type="dxa"/>
          </w:tcPr>
          <w:p w14:paraId="74FD709A"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39D5B084"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81" w:type="dxa"/>
            <w:vAlign w:val="bottom"/>
          </w:tcPr>
          <w:p w14:paraId="55E1996F"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4AC81D3A"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7A16151B"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3C34A13F"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8</w:t>
            </w:r>
          </w:p>
        </w:tc>
      </w:tr>
      <w:tr w:rsidR="002F728D" w:rsidRPr="002F728D" w14:paraId="4DFCB70B" w14:textId="77777777" w:rsidTr="001B5AF4">
        <w:tblPrEx>
          <w:tblCellMar>
            <w:left w:w="79" w:type="dxa"/>
            <w:right w:w="79" w:type="dxa"/>
          </w:tblCellMar>
          <w:tblLook w:val="04A0" w:firstRow="1" w:lastRow="0" w:firstColumn="1" w:lastColumn="0" w:noHBand="0" w:noVBand="1"/>
        </w:tblPrEx>
        <w:tc>
          <w:tcPr>
            <w:tcW w:w="3141" w:type="dxa"/>
            <w:vAlign w:val="bottom"/>
          </w:tcPr>
          <w:p w14:paraId="01FF6A24" w14:textId="77777777" w:rsidR="002F728D" w:rsidRPr="002F728D" w:rsidRDefault="002F728D" w:rsidP="001B5AF4">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Premises and equipment</w:t>
            </w:r>
          </w:p>
        </w:tc>
        <w:tc>
          <w:tcPr>
            <w:tcW w:w="1259" w:type="dxa"/>
          </w:tcPr>
          <w:p w14:paraId="3E97989B"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3,581</w:t>
            </w:r>
          </w:p>
        </w:tc>
        <w:tc>
          <w:tcPr>
            <w:tcW w:w="180" w:type="dxa"/>
            <w:vAlign w:val="bottom"/>
          </w:tcPr>
          <w:p w14:paraId="58C64E9F"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4AC31236"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(70)</w:t>
            </w:r>
          </w:p>
        </w:tc>
        <w:tc>
          <w:tcPr>
            <w:tcW w:w="178" w:type="dxa"/>
          </w:tcPr>
          <w:p w14:paraId="389E8366"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Pr>
          <w:p w14:paraId="3423BB78"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(18)</w:t>
            </w:r>
          </w:p>
        </w:tc>
        <w:tc>
          <w:tcPr>
            <w:tcW w:w="181" w:type="dxa"/>
            <w:vAlign w:val="bottom"/>
          </w:tcPr>
          <w:p w14:paraId="59DBB525"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Pr>
          <w:p w14:paraId="5CC14261"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7D1C5954"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439BE067"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3,493</w:t>
            </w:r>
          </w:p>
        </w:tc>
      </w:tr>
      <w:tr w:rsidR="002F728D" w:rsidRPr="002F728D" w14:paraId="17FD116D" w14:textId="77777777" w:rsidTr="001B5AF4">
        <w:tblPrEx>
          <w:tblCellMar>
            <w:left w:w="79" w:type="dxa"/>
            <w:right w:w="79" w:type="dxa"/>
          </w:tblCellMar>
          <w:tblLook w:val="04A0" w:firstRow="1" w:lastRow="0" w:firstColumn="1" w:lastColumn="0" w:noHBand="0" w:noVBand="1"/>
        </w:tblPrEx>
        <w:tc>
          <w:tcPr>
            <w:tcW w:w="3141" w:type="dxa"/>
            <w:vAlign w:val="bottom"/>
          </w:tcPr>
          <w:p w14:paraId="730702DA" w14:textId="77777777" w:rsidR="002F728D" w:rsidRPr="002F728D" w:rsidRDefault="002F728D" w:rsidP="001B5AF4">
            <w:pPr>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259" w:type="dxa"/>
          </w:tcPr>
          <w:p w14:paraId="6F054793"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3,540</w:t>
            </w:r>
          </w:p>
        </w:tc>
        <w:tc>
          <w:tcPr>
            <w:tcW w:w="180" w:type="dxa"/>
            <w:vAlign w:val="bottom"/>
          </w:tcPr>
          <w:p w14:paraId="3897BF46"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29" w:type="dxa"/>
          </w:tcPr>
          <w:p w14:paraId="3091B76C" w14:textId="77777777" w:rsidR="002F728D" w:rsidRPr="002F728D" w:rsidRDefault="002F728D" w:rsidP="001B5AF4">
            <w:pPr>
              <w:tabs>
                <w:tab w:val="decimal" w:pos="1091"/>
              </w:tabs>
              <w:spacing w:line="240" w:lineRule="exact"/>
              <w:ind w:right="11"/>
              <w:rPr>
                <w:rFonts w:ascii="CordiaUPC" w:eastAsia="Times New Roman" w:hAnsi="CordiaUPC" w:cs="CordiaUPC"/>
                <w:sz w:val="24"/>
                <w:szCs w:val="24"/>
              </w:rPr>
            </w:pPr>
            <w:r w:rsidRPr="002F728D">
              <w:rPr>
                <w:rFonts w:ascii="CordiaUPC" w:eastAsia="Times New Roman" w:hAnsi="CordiaUPC" w:cs="CordiaUPC" w:hint="cs"/>
                <w:sz w:val="24"/>
                <w:szCs w:val="24"/>
              </w:rPr>
              <w:t>(306)</w:t>
            </w:r>
          </w:p>
        </w:tc>
        <w:tc>
          <w:tcPr>
            <w:tcW w:w="178" w:type="dxa"/>
          </w:tcPr>
          <w:p w14:paraId="61367FA7"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Borders>
              <w:bottom w:val="single" w:sz="4" w:space="0" w:color="auto"/>
            </w:tcBorders>
          </w:tcPr>
          <w:p w14:paraId="02CC0635" w14:textId="77777777" w:rsidR="002F728D" w:rsidRPr="002F728D" w:rsidRDefault="002F728D" w:rsidP="001B5AF4">
            <w:pPr>
              <w:tabs>
                <w:tab w:val="decimal" w:pos="762"/>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9</w:t>
            </w:r>
          </w:p>
        </w:tc>
        <w:tc>
          <w:tcPr>
            <w:tcW w:w="181" w:type="dxa"/>
            <w:vAlign w:val="bottom"/>
          </w:tcPr>
          <w:p w14:paraId="6816DF3E"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Borders>
              <w:bottom w:val="single" w:sz="4" w:space="0" w:color="auto"/>
            </w:tcBorders>
          </w:tcPr>
          <w:p w14:paraId="507F2C02" w14:textId="77777777" w:rsidR="002F728D" w:rsidRPr="002F728D" w:rsidRDefault="002F728D" w:rsidP="001B5AF4">
            <w:pPr>
              <w:tabs>
                <w:tab w:val="decimal" w:pos="731"/>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79" w:type="dxa"/>
            <w:vAlign w:val="bottom"/>
          </w:tcPr>
          <w:p w14:paraId="39C83B71" w14:textId="77777777" w:rsidR="002F728D" w:rsidRPr="002F728D" w:rsidRDefault="002F728D" w:rsidP="001B5AF4">
            <w:pPr>
              <w:tabs>
                <w:tab w:val="decimal" w:pos="965"/>
              </w:tabs>
              <w:spacing w:line="240" w:lineRule="exact"/>
              <w:ind w:left="-648" w:right="-41"/>
              <w:rPr>
                <w:rFonts w:ascii="CordiaUPC" w:eastAsia="Times New Roman" w:hAnsi="CordiaUPC" w:cs="CordiaUPC"/>
                <w:sz w:val="24"/>
                <w:szCs w:val="24"/>
              </w:rPr>
            </w:pPr>
          </w:p>
        </w:tc>
        <w:tc>
          <w:tcPr>
            <w:tcW w:w="1023" w:type="dxa"/>
          </w:tcPr>
          <w:p w14:paraId="519D3B69" w14:textId="77777777" w:rsidR="002F728D" w:rsidRPr="002F728D" w:rsidRDefault="002F728D" w:rsidP="001B5AF4">
            <w:pPr>
              <w:tabs>
                <w:tab w:val="decimal" w:pos="965"/>
              </w:tabs>
              <w:spacing w:line="240" w:lineRule="exact"/>
              <w:rPr>
                <w:rFonts w:ascii="CordiaUPC" w:eastAsia="Times New Roman" w:hAnsi="CordiaUPC" w:cs="CordiaUPC"/>
                <w:sz w:val="24"/>
                <w:szCs w:val="24"/>
              </w:rPr>
            </w:pPr>
            <w:r w:rsidRPr="002F728D">
              <w:rPr>
                <w:rFonts w:ascii="CordiaUPC" w:eastAsia="Times New Roman" w:hAnsi="CordiaUPC" w:cs="CordiaUPC" w:hint="cs"/>
                <w:sz w:val="24"/>
                <w:szCs w:val="24"/>
              </w:rPr>
              <w:t>3,243</w:t>
            </w:r>
          </w:p>
        </w:tc>
      </w:tr>
      <w:tr w:rsidR="002F728D" w:rsidRPr="002F728D" w14:paraId="73462454" w14:textId="77777777" w:rsidTr="001B5AF4">
        <w:tblPrEx>
          <w:tblCellMar>
            <w:left w:w="79" w:type="dxa"/>
            <w:right w:w="79" w:type="dxa"/>
          </w:tblCellMar>
          <w:tblLook w:val="04A0" w:firstRow="1" w:lastRow="0" w:firstColumn="1" w:lastColumn="0" w:noHBand="0" w:noVBand="1"/>
        </w:tblPrEx>
        <w:tc>
          <w:tcPr>
            <w:tcW w:w="3141" w:type="dxa"/>
            <w:vAlign w:val="bottom"/>
          </w:tcPr>
          <w:p w14:paraId="629233C0" w14:textId="77777777" w:rsidR="002F728D" w:rsidRPr="002F728D" w:rsidRDefault="002F728D" w:rsidP="001B5AF4">
            <w:pPr>
              <w:spacing w:line="240" w:lineRule="exact"/>
              <w:ind w:left="180" w:hanging="180"/>
              <w:rPr>
                <w:rFonts w:ascii="CordiaUPC" w:eastAsia="Times New Roman" w:hAnsi="CordiaUPC" w:cs="CordiaUPC"/>
                <w:b/>
                <w:bCs/>
                <w:sz w:val="24"/>
                <w:szCs w:val="24"/>
              </w:rPr>
            </w:pPr>
            <w:r w:rsidRPr="002F728D">
              <w:rPr>
                <w:rFonts w:ascii="CordiaUPC" w:eastAsia="Times New Roman" w:hAnsi="CordiaUPC" w:cs="CordiaUPC" w:hint="cs"/>
                <w:b/>
                <w:bCs/>
                <w:sz w:val="24"/>
                <w:szCs w:val="24"/>
              </w:rPr>
              <w:t>Total</w:t>
            </w:r>
          </w:p>
        </w:tc>
        <w:tc>
          <w:tcPr>
            <w:tcW w:w="1259" w:type="dxa"/>
            <w:tcBorders>
              <w:top w:val="single" w:sz="4" w:space="0" w:color="auto"/>
              <w:left w:val="nil"/>
              <w:bottom w:val="single" w:sz="4" w:space="0" w:color="auto"/>
              <w:right w:val="nil"/>
            </w:tcBorders>
          </w:tcPr>
          <w:p w14:paraId="1DD82C96" w14:textId="77777777" w:rsidR="002F728D" w:rsidRPr="002F728D" w:rsidRDefault="002F728D" w:rsidP="001B5AF4">
            <w:pPr>
              <w:tabs>
                <w:tab w:val="decimal" w:pos="965"/>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9,053</w:t>
            </w:r>
          </w:p>
        </w:tc>
        <w:tc>
          <w:tcPr>
            <w:tcW w:w="180" w:type="dxa"/>
            <w:vAlign w:val="bottom"/>
          </w:tcPr>
          <w:p w14:paraId="0933362F"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1229" w:type="dxa"/>
            <w:tcBorders>
              <w:top w:val="single" w:sz="4" w:space="0" w:color="auto"/>
              <w:left w:val="nil"/>
              <w:bottom w:val="single" w:sz="4" w:space="0" w:color="auto"/>
              <w:right w:val="nil"/>
            </w:tcBorders>
          </w:tcPr>
          <w:p w14:paraId="0CB26BB0" w14:textId="77777777" w:rsidR="002F728D" w:rsidRPr="002F728D" w:rsidRDefault="002F728D" w:rsidP="001B5AF4">
            <w:pPr>
              <w:tabs>
                <w:tab w:val="decimal" w:pos="1091"/>
              </w:tabs>
              <w:spacing w:line="240" w:lineRule="exact"/>
              <w:ind w:right="11"/>
              <w:rPr>
                <w:rFonts w:ascii="CordiaUPC" w:eastAsia="Times New Roman" w:hAnsi="CordiaUPC" w:cs="CordiaUPC"/>
                <w:b/>
                <w:bCs/>
                <w:sz w:val="24"/>
                <w:szCs w:val="24"/>
              </w:rPr>
            </w:pPr>
            <w:r w:rsidRPr="002F728D">
              <w:rPr>
                <w:rFonts w:ascii="CordiaUPC" w:eastAsia="Times New Roman" w:hAnsi="CordiaUPC" w:cs="CordiaUPC" w:hint="cs"/>
                <w:b/>
                <w:bCs/>
                <w:sz w:val="24"/>
                <w:szCs w:val="24"/>
              </w:rPr>
              <w:t>(386)</w:t>
            </w:r>
          </w:p>
        </w:tc>
        <w:tc>
          <w:tcPr>
            <w:tcW w:w="178" w:type="dxa"/>
          </w:tcPr>
          <w:p w14:paraId="33DA04C6"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1269" w:type="dxa"/>
            <w:tcBorders>
              <w:top w:val="single" w:sz="4" w:space="0" w:color="auto"/>
              <w:bottom w:val="single" w:sz="4" w:space="0" w:color="auto"/>
            </w:tcBorders>
          </w:tcPr>
          <w:p w14:paraId="4DF5DE7F" w14:textId="77777777" w:rsidR="002F728D" w:rsidRPr="002F728D" w:rsidRDefault="002F728D" w:rsidP="001B5AF4">
            <w:pPr>
              <w:tabs>
                <w:tab w:val="decimal" w:pos="762"/>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(38)</w:t>
            </w:r>
          </w:p>
        </w:tc>
        <w:tc>
          <w:tcPr>
            <w:tcW w:w="181" w:type="dxa"/>
            <w:vAlign w:val="bottom"/>
          </w:tcPr>
          <w:p w14:paraId="6C657B4F"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Borders>
              <w:top w:val="single" w:sz="4" w:space="0" w:color="auto"/>
              <w:bottom w:val="single" w:sz="4" w:space="0" w:color="auto"/>
            </w:tcBorders>
          </w:tcPr>
          <w:p w14:paraId="0C38895A" w14:textId="77777777" w:rsidR="002F728D" w:rsidRPr="002F728D" w:rsidRDefault="002F728D" w:rsidP="001B5AF4">
            <w:pPr>
              <w:tabs>
                <w:tab w:val="decimal" w:pos="731"/>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w:t>
            </w:r>
          </w:p>
        </w:tc>
        <w:tc>
          <w:tcPr>
            <w:tcW w:w="179" w:type="dxa"/>
            <w:vAlign w:val="bottom"/>
          </w:tcPr>
          <w:p w14:paraId="6FF9FAB7" w14:textId="77777777" w:rsidR="002F728D" w:rsidRPr="002F728D" w:rsidRDefault="002F728D" w:rsidP="001B5AF4">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left w:val="nil"/>
              <w:bottom w:val="single" w:sz="4" w:space="0" w:color="auto"/>
              <w:right w:val="nil"/>
            </w:tcBorders>
          </w:tcPr>
          <w:p w14:paraId="64142116" w14:textId="77777777" w:rsidR="002F728D" w:rsidRPr="002F728D" w:rsidRDefault="002F728D" w:rsidP="001B5AF4">
            <w:pPr>
              <w:tabs>
                <w:tab w:val="decimal" w:pos="965"/>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8,629</w:t>
            </w:r>
          </w:p>
        </w:tc>
      </w:tr>
      <w:tr w:rsidR="002F728D" w:rsidRPr="002F728D" w14:paraId="1A274E6F" w14:textId="77777777" w:rsidTr="001B5AF4">
        <w:tblPrEx>
          <w:tblCellMar>
            <w:left w:w="79" w:type="dxa"/>
            <w:right w:w="79" w:type="dxa"/>
          </w:tblCellMar>
          <w:tblLook w:val="04A0" w:firstRow="1" w:lastRow="0" w:firstColumn="1" w:lastColumn="0" w:noHBand="0" w:noVBand="1"/>
        </w:tblPrEx>
        <w:tc>
          <w:tcPr>
            <w:tcW w:w="3141" w:type="dxa"/>
            <w:vAlign w:val="bottom"/>
          </w:tcPr>
          <w:p w14:paraId="64EC9476" w14:textId="77777777" w:rsidR="002F728D" w:rsidRPr="002F728D" w:rsidRDefault="002F728D" w:rsidP="001B5AF4">
            <w:pPr>
              <w:spacing w:line="240" w:lineRule="exact"/>
              <w:ind w:left="180" w:hanging="180"/>
              <w:rPr>
                <w:rFonts w:ascii="CordiaUPC" w:eastAsia="Times New Roman" w:hAnsi="CordiaUPC" w:cs="CordiaUPC"/>
                <w:b/>
                <w:bCs/>
                <w:sz w:val="24"/>
                <w:szCs w:val="24"/>
              </w:rPr>
            </w:pPr>
          </w:p>
        </w:tc>
        <w:tc>
          <w:tcPr>
            <w:tcW w:w="1259" w:type="dxa"/>
            <w:tcBorders>
              <w:top w:val="single" w:sz="4" w:space="0" w:color="auto"/>
              <w:left w:val="nil"/>
              <w:right w:val="nil"/>
            </w:tcBorders>
            <w:vAlign w:val="bottom"/>
          </w:tcPr>
          <w:p w14:paraId="63086D13" w14:textId="77777777" w:rsidR="002F728D" w:rsidRPr="002F728D" w:rsidRDefault="002F728D" w:rsidP="001B5AF4">
            <w:pPr>
              <w:tabs>
                <w:tab w:val="decimal" w:pos="965"/>
              </w:tabs>
              <w:spacing w:line="240" w:lineRule="exact"/>
              <w:rPr>
                <w:rFonts w:ascii="CordiaUPC" w:eastAsia="Times New Roman" w:hAnsi="CordiaUPC" w:cs="CordiaUPC"/>
                <w:b/>
                <w:bCs/>
                <w:sz w:val="24"/>
                <w:szCs w:val="24"/>
              </w:rPr>
            </w:pPr>
          </w:p>
        </w:tc>
        <w:tc>
          <w:tcPr>
            <w:tcW w:w="180" w:type="dxa"/>
            <w:vAlign w:val="bottom"/>
          </w:tcPr>
          <w:p w14:paraId="554D558E"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1229" w:type="dxa"/>
            <w:tcBorders>
              <w:top w:val="single" w:sz="4" w:space="0" w:color="auto"/>
              <w:left w:val="nil"/>
              <w:right w:val="nil"/>
            </w:tcBorders>
            <w:vAlign w:val="bottom"/>
          </w:tcPr>
          <w:p w14:paraId="12D818C2" w14:textId="77777777" w:rsidR="002F728D" w:rsidRPr="002F728D" w:rsidRDefault="002F728D" w:rsidP="001B5AF4">
            <w:pPr>
              <w:tabs>
                <w:tab w:val="decimal" w:pos="1091"/>
                <w:tab w:val="decimal" w:pos="1200"/>
              </w:tabs>
              <w:spacing w:line="240" w:lineRule="exact"/>
              <w:ind w:right="11"/>
              <w:jc w:val="right"/>
              <w:rPr>
                <w:rFonts w:ascii="CordiaUPC" w:eastAsia="Times New Roman" w:hAnsi="CordiaUPC" w:cs="CordiaUPC"/>
                <w:b/>
                <w:bCs/>
                <w:sz w:val="24"/>
                <w:szCs w:val="24"/>
              </w:rPr>
            </w:pPr>
          </w:p>
        </w:tc>
        <w:tc>
          <w:tcPr>
            <w:tcW w:w="178" w:type="dxa"/>
          </w:tcPr>
          <w:p w14:paraId="073A7ABC"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1269" w:type="dxa"/>
            <w:tcBorders>
              <w:top w:val="single" w:sz="4" w:space="0" w:color="auto"/>
            </w:tcBorders>
          </w:tcPr>
          <w:p w14:paraId="698330DF" w14:textId="77777777" w:rsidR="002F728D" w:rsidRPr="002F728D" w:rsidRDefault="002F728D" w:rsidP="001B5AF4">
            <w:pPr>
              <w:tabs>
                <w:tab w:val="decimal" w:pos="762"/>
              </w:tabs>
              <w:spacing w:line="240" w:lineRule="exact"/>
              <w:rPr>
                <w:rFonts w:ascii="CordiaUPC" w:eastAsia="Times New Roman" w:hAnsi="CordiaUPC" w:cs="CordiaUPC"/>
                <w:b/>
                <w:bCs/>
                <w:sz w:val="24"/>
                <w:szCs w:val="24"/>
              </w:rPr>
            </w:pPr>
          </w:p>
        </w:tc>
        <w:tc>
          <w:tcPr>
            <w:tcW w:w="181" w:type="dxa"/>
            <w:vAlign w:val="bottom"/>
          </w:tcPr>
          <w:p w14:paraId="68F6CC27"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811" w:type="dxa"/>
            <w:tcBorders>
              <w:top w:val="single" w:sz="4" w:space="0" w:color="auto"/>
            </w:tcBorders>
          </w:tcPr>
          <w:p w14:paraId="5F02D8A5" w14:textId="77777777" w:rsidR="002F728D" w:rsidRPr="002F728D" w:rsidRDefault="002F728D" w:rsidP="001B5AF4">
            <w:pPr>
              <w:tabs>
                <w:tab w:val="decimal" w:pos="731"/>
              </w:tabs>
              <w:spacing w:line="240" w:lineRule="exact"/>
              <w:rPr>
                <w:rFonts w:ascii="CordiaUPC" w:eastAsia="Times New Roman" w:hAnsi="CordiaUPC" w:cs="CordiaUPC"/>
                <w:b/>
                <w:bCs/>
                <w:sz w:val="24"/>
                <w:szCs w:val="24"/>
              </w:rPr>
            </w:pPr>
          </w:p>
        </w:tc>
        <w:tc>
          <w:tcPr>
            <w:tcW w:w="179" w:type="dxa"/>
            <w:vAlign w:val="bottom"/>
          </w:tcPr>
          <w:p w14:paraId="0B3E220A" w14:textId="77777777" w:rsidR="002F728D" w:rsidRPr="002F728D" w:rsidRDefault="002F728D" w:rsidP="001B5AF4">
            <w:pPr>
              <w:tabs>
                <w:tab w:val="decimal" w:pos="965"/>
              </w:tabs>
              <w:spacing w:line="240" w:lineRule="exact"/>
              <w:ind w:left="-648" w:right="-41"/>
              <w:rPr>
                <w:rFonts w:ascii="CordiaUPC" w:eastAsia="Times New Roman" w:hAnsi="CordiaUPC" w:cs="CordiaUPC"/>
                <w:b/>
                <w:bCs/>
                <w:sz w:val="24"/>
                <w:szCs w:val="24"/>
              </w:rPr>
            </w:pPr>
          </w:p>
        </w:tc>
        <w:tc>
          <w:tcPr>
            <w:tcW w:w="1023" w:type="dxa"/>
            <w:tcBorders>
              <w:top w:val="single" w:sz="4" w:space="0" w:color="auto"/>
              <w:left w:val="nil"/>
              <w:right w:val="nil"/>
            </w:tcBorders>
            <w:vAlign w:val="bottom"/>
          </w:tcPr>
          <w:p w14:paraId="69AC82EB" w14:textId="77777777" w:rsidR="002F728D" w:rsidRPr="002F728D" w:rsidRDefault="002F728D" w:rsidP="001B5AF4">
            <w:pPr>
              <w:tabs>
                <w:tab w:val="decimal" w:pos="965"/>
              </w:tabs>
              <w:spacing w:line="240" w:lineRule="exact"/>
              <w:rPr>
                <w:rFonts w:ascii="CordiaUPC" w:eastAsia="Times New Roman" w:hAnsi="CordiaUPC" w:cs="CordiaUPC"/>
                <w:b/>
                <w:bCs/>
                <w:sz w:val="24"/>
                <w:szCs w:val="24"/>
              </w:rPr>
            </w:pPr>
          </w:p>
        </w:tc>
      </w:tr>
      <w:tr w:rsidR="002F728D" w:rsidRPr="002F728D" w14:paraId="6667912A" w14:textId="77777777" w:rsidTr="001B5AF4">
        <w:tblPrEx>
          <w:tblCellMar>
            <w:left w:w="79" w:type="dxa"/>
            <w:right w:w="79" w:type="dxa"/>
          </w:tblCellMar>
          <w:tblLook w:val="04A0" w:firstRow="1" w:lastRow="0" w:firstColumn="1" w:lastColumn="0" w:noHBand="0" w:noVBand="1"/>
        </w:tblPrEx>
        <w:tc>
          <w:tcPr>
            <w:tcW w:w="3141" w:type="dxa"/>
            <w:vAlign w:val="bottom"/>
          </w:tcPr>
          <w:p w14:paraId="70F8C2BA" w14:textId="77777777" w:rsidR="002F728D" w:rsidRPr="002F728D" w:rsidRDefault="002F728D" w:rsidP="001B5AF4">
            <w:pPr>
              <w:spacing w:line="240" w:lineRule="exact"/>
              <w:ind w:left="180" w:hanging="180"/>
              <w:rPr>
                <w:rFonts w:ascii="CordiaUPC" w:eastAsia="Times New Roman" w:hAnsi="CordiaUPC" w:cs="CordiaUPC"/>
                <w:b/>
                <w:bCs/>
                <w:sz w:val="24"/>
                <w:szCs w:val="24"/>
                <w:lang w:val="en-US" w:bidi="th-TH"/>
              </w:rPr>
            </w:pPr>
            <w:r w:rsidRPr="002F728D">
              <w:rPr>
                <w:rFonts w:ascii="CordiaUPC" w:eastAsia="Times New Roman" w:hAnsi="CordiaUPC" w:cs="CordiaUPC" w:hint="cs"/>
                <w:b/>
                <w:bCs/>
                <w:sz w:val="24"/>
                <w:szCs w:val="24"/>
                <w:lang w:val="en-US" w:bidi="th-TH"/>
              </w:rPr>
              <w:t>Net</w:t>
            </w:r>
          </w:p>
        </w:tc>
        <w:tc>
          <w:tcPr>
            <w:tcW w:w="1259" w:type="dxa"/>
            <w:tcBorders>
              <w:left w:val="nil"/>
              <w:bottom w:val="double" w:sz="4" w:space="0" w:color="auto"/>
              <w:right w:val="nil"/>
            </w:tcBorders>
            <w:vAlign w:val="bottom"/>
          </w:tcPr>
          <w:p w14:paraId="12534193" w14:textId="77777777" w:rsidR="002F728D" w:rsidRPr="002F728D" w:rsidRDefault="002F728D" w:rsidP="001B5AF4">
            <w:pPr>
              <w:tabs>
                <w:tab w:val="decimal" w:pos="965"/>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(2,295)</w:t>
            </w:r>
          </w:p>
        </w:tc>
        <w:tc>
          <w:tcPr>
            <w:tcW w:w="180" w:type="dxa"/>
            <w:vAlign w:val="bottom"/>
          </w:tcPr>
          <w:p w14:paraId="1F075C60"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1229" w:type="dxa"/>
            <w:tcBorders>
              <w:left w:val="nil"/>
              <w:bottom w:val="double" w:sz="4" w:space="0" w:color="auto"/>
              <w:right w:val="nil"/>
            </w:tcBorders>
            <w:vAlign w:val="bottom"/>
          </w:tcPr>
          <w:p w14:paraId="786F9CA6" w14:textId="77777777" w:rsidR="002F728D" w:rsidRPr="002F728D" w:rsidRDefault="002F728D" w:rsidP="001B5AF4">
            <w:pPr>
              <w:tabs>
                <w:tab w:val="decimal" w:pos="1091"/>
              </w:tabs>
              <w:spacing w:line="240" w:lineRule="exact"/>
              <w:ind w:right="11"/>
              <w:rPr>
                <w:rFonts w:ascii="CordiaUPC" w:eastAsia="Times New Roman" w:hAnsi="CordiaUPC" w:cs="CordiaUPC"/>
                <w:b/>
                <w:bCs/>
                <w:sz w:val="24"/>
                <w:szCs w:val="24"/>
              </w:rPr>
            </w:pPr>
            <w:r w:rsidRPr="002F728D">
              <w:rPr>
                <w:rFonts w:ascii="CordiaUPC" w:eastAsia="Times New Roman" w:hAnsi="CordiaUPC" w:cs="CordiaUPC" w:hint="cs"/>
                <w:b/>
                <w:bCs/>
                <w:sz w:val="24"/>
                <w:szCs w:val="24"/>
              </w:rPr>
              <w:t>458</w:t>
            </w:r>
          </w:p>
        </w:tc>
        <w:tc>
          <w:tcPr>
            <w:tcW w:w="178" w:type="dxa"/>
          </w:tcPr>
          <w:p w14:paraId="6CD97AF9" w14:textId="77777777" w:rsidR="002F728D" w:rsidRPr="002F728D" w:rsidRDefault="002F728D" w:rsidP="001B5AF4">
            <w:pPr>
              <w:tabs>
                <w:tab w:val="decimal" w:pos="765"/>
              </w:tabs>
              <w:spacing w:line="240" w:lineRule="exact"/>
              <w:rPr>
                <w:rFonts w:ascii="CordiaUPC" w:eastAsia="Times New Roman" w:hAnsi="CordiaUPC" w:cs="CordiaUPC"/>
                <w:b/>
                <w:bCs/>
                <w:sz w:val="24"/>
                <w:szCs w:val="24"/>
              </w:rPr>
            </w:pPr>
          </w:p>
        </w:tc>
        <w:tc>
          <w:tcPr>
            <w:tcW w:w="1269" w:type="dxa"/>
            <w:tcBorders>
              <w:bottom w:val="double" w:sz="4" w:space="0" w:color="auto"/>
            </w:tcBorders>
          </w:tcPr>
          <w:p w14:paraId="6E4F873C" w14:textId="77777777" w:rsidR="002F728D" w:rsidRPr="002F728D" w:rsidRDefault="002F728D" w:rsidP="001B5AF4">
            <w:pPr>
              <w:tabs>
                <w:tab w:val="decimal" w:pos="762"/>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85</w:t>
            </w:r>
          </w:p>
        </w:tc>
        <w:tc>
          <w:tcPr>
            <w:tcW w:w="181" w:type="dxa"/>
            <w:vAlign w:val="bottom"/>
          </w:tcPr>
          <w:p w14:paraId="7C03EE79" w14:textId="77777777" w:rsidR="002F728D" w:rsidRPr="002F728D" w:rsidRDefault="002F728D" w:rsidP="001B5AF4">
            <w:pPr>
              <w:tabs>
                <w:tab w:val="decimal" w:pos="765"/>
              </w:tabs>
              <w:spacing w:line="240" w:lineRule="exact"/>
              <w:rPr>
                <w:rFonts w:ascii="CordiaUPC" w:eastAsia="Times New Roman" w:hAnsi="CordiaUPC" w:cs="CordiaUPC"/>
                <w:sz w:val="24"/>
                <w:szCs w:val="24"/>
              </w:rPr>
            </w:pPr>
          </w:p>
        </w:tc>
        <w:tc>
          <w:tcPr>
            <w:tcW w:w="811" w:type="dxa"/>
            <w:tcBorders>
              <w:bottom w:val="double" w:sz="4" w:space="0" w:color="auto"/>
            </w:tcBorders>
          </w:tcPr>
          <w:p w14:paraId="3DE08487" w14:textId="77777777" w:rsidR="002F728D" w:rsidRPr="002F728D" w:rsidRDefault="002F728D" w:rsidP="001B5AF4">
            <w:pPr>
              <w:tabs>
                <w:tab w:val="decimal" w:pos="731"/>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(484)</w:t>
            </w:r>
          </w:p>
        </w:tc>
        <w:tc>
          <w:tcPr>
            <w:tcW w:w="179" w:type="dxa"/>
            <w:vAlign w:val="bottom"/>
          </w:tcPr>
          <w:p w14:paraId="69491086" w14:textId="77777777" w:rsidR="002F728D" w:rsidRPr="002F728D" w:rsidRDefault="002F728D" w:rsidP="001B5AF4">
            <w:pPr>
              <w:tabs>
                <w:tab w:val="decimal" w:pos="965"/>
              </w:tabs>
              <w:spacing w:line="240" w:lineRule="exact"/>
              <w:ind w:left="-648" w:right="-41"/>
              <w:rPr>
                <w:rFonts w:ascii="CordiaUPC" w:eastAsia="Times New Roman" w:hAnsi="CordiaUPC" w:cs="CordiaUPC"/>
                <w:b/>
                <w:bCs/>
                <w:sz w:val="24"/>
                <w:szCs w:val="24"/>
              </w:rPr>
            </w:pPr>
          </w:p>
        </w:tc>
        <w:tc>
          <w:tcPr>
            <w:tcW w:w="1023" w:type="dxa"/>
            <w:tcBorders>
              <w:left w:val="nil"/>
              <w:bottom w:val="double" w:sz="4" w:space="0" w:color="auto"/>
              <w:right w:val="nil"/>
            </w:tcBorders>
            <w:vAlign w:val="bottom"/>
          </w:tcPr>
          <w:p w14:paraId="330BCA95" w14:textId="77777777" w:rsidR="002F728D" w:rsidRPr="002F728D" w:rsidRDefault="002F728D" w:rsidP="001B5AF4">
            <w:pPr>
              <w:tabs>
                <w:tab w:val="decimal" w:pos="965"/>
              </w:tabs>
              <w:spacing w:line="24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(2,236)</w:t>
            </w:r>
          </w:p>
        </w:tc>
      </w:tr>
    </w:tbl>
    <w:p w14:paraId="1F8F748C" w14:textId="77777777" w:rsidR="005A67D5" w:rsidRPr="00EA6BC9" w:rsidRDefault="005A67D5" w:rsidP="005A67D5">
      <w:pPr>
        <w:tabs>
          <w:tab w:val="left" w:pos="837"/>
        </w:tabs>
        <w:spacing w:before="120" w:line="200" w:lineRule="exact"/>
        <w:ind w:right="14" w:firstLine="547"/>
        <w:jc w:val="thaiDistribute"/>
        <w:rPr>
          <w:rFonts w:ascii="CordiaUPC" w:hAnsi="CordiaUPC" w:cs="CordiaUPC"/>
          <w:szCs w:val="22"/>
          <w:lang w:val="en-US"/>
        </w:rPr>
      </w:pPr>
      <w:r w:rsidRPr="006E1A28">
        <w:rPr>
          <w:rFonts w:ascii="CordiaUPC" w:hAnsi="CordiaUPC" w:cs="CordiaUPC" w:hint="cs"/>
          <w:sz w:val="28"/>
          <w:szCs w:val="28"/>
          <w:lang w:val="en-US"/>
        </w:rPr>
        <w:t xml:space="preserve">* </w:t>
      </w:r>
      <w:r w:rsidRPr="00EA6BC9">
        <w:rPr>
          <w:rFonts w:ascii="CordiaUPC" w:hAnsi="CordiaUPC" w:cs="CordiaUPC" w:hint="cs"/>
          <w:szCs w:val="22"/>
          <w:lang w:val="en-US"/>
        </w:rPr>
        <w:t xml:space="preserve">The balance at 1 January 2020 includes the effect of initially applying TFRS - Financial instruments standards and TFRS 16 </w:t>
      </w:r>
      <w:r w:rsidRPr="00EA6BC9">
        <w:rPr>
          <w:rFonts w:ascii="CordiaUPC" w:hAnsi="CordiaUPC" w:cs="CordiaUPC" w:hint="cs"/>
          <w:i/>
          <w:iCs/>
          <w:szCs w:val="22"/>
          <w:lang w:val="en-US"/>
        </w:rPr>
        <w:t>Leases</w:t>
      </w:r>
      <w:r w:rsidRPr="00EA6BC9">
        <w:rPr>
          <w:rFonts w:ascii="CordiaUPC" w:hAnsi="CordiaUPC" w:cs="CordiaUPC" w:hint="cs"/>
          <w:szCs w:val="22"/>
          <w:lang w:val="en-US"/>
        </w:rPr>
        <w:t>.</w:t>
      </w:r>
    </w:p>
    <w:p w14:paraId="01C55202" w14:textId="77777777" w:rsidR="005A67D5" w:rsidRPr="005A67D5" w:rsidRDefault="005A67D5" w:rsidP="005A67D5">
      <w:pPr>
        <w:pStyle w:val="index"/>
        <w:spacing w:line="240" w:lineRule="exact"/>
        <w:jc w:val="thaiDistribute"/>
        <w:rPr>
          <w:rFonts w:ascii="CordiaUPC" w:hAnsi="CordiaUPC" w:cs="CordiaUPC"/>
          <w:sz w:val="24"/>
          <w:szCs w:val="24"/>
        </w:rPr>
      </w:pPr>
    </w:p>
    <w:tbl>
      <w:tblPr>
        <w:tblW w:w="9407" w:type="dxa"/>
        <w:tblInd w:w="529" w:type="dxa"/>
        <w:tblLayout w:type="fixed"/>
        <w:tblCellMar>
          <w:left w:w="79" w:type="dxa"/>
          <w:right w:w="79" w:type="dxa"/>
        </w:tblCellMar>
        <w:tblLook w:val="04A0" w:firstRow="1" w:lastRow="0" w:firstColumn="1" w:lastColumn="0" w:noHBand="0" w:noVBand="1"/>
      </w:tblPr>
      <w:tblGrid>
        <w:gridCol w:w="3161"/>
        <w:gridCol w:w="1080"/>
        <w:gridCol w:w="180"/>
        <w:gridCol w:w="954"/>
        <w:gridCol w:w="229"/>
        <w:gridCol w:w="1190"/>
        <w:gridCol w:w="426"/>
        <w:gridCol w:w="1050"/>
        <w:gridCol w:w="195"/>
        <w:gridCol w:w="915"/>
        <w:gridCol w:w="9"/>
        <w:gridCol w:w="9"/>
        <w:gridCol w:w="9"/>
      </w:tblGrid>
      <w:tr w:rsidR="002F728D" w:rsidRPr="002F728D" w14:paraId="475FD2E3" w14:textId="77777777" w:rsidTr="002F728D">
        <w:trPr>
          <w:tblHeader/>
        </w:trPr>
        <w:tc>
          <w:tcPr>
            <w:tcW w:w="3161" w:type="dxa"/>
            <w:vAlign w:val="bottom"/>
          </w:tcPr>
          <w:p w14:paraId="090B90AE" w14:textId="77777777" w:rsidR="002F728D" w:rsidRPr="002F728D" w:rsidRDefault="002F728D" w:rsidP="002F728D">
            <w:pPr>
              <w:spacing w:line="220" w:lineRule="exact"/>
              <w:ind w:right="-126"/>
              <w:rPr>
                <w:rFonts w:ascii="CordiaUPC" w:eastAsia="Times New Roman" w:hAnsi="CordiaUPC" w:cs="CordiaUPC"/>
                <w:b/>
                <w:bCs/>
                <w:i/>
                <w:iCs/>
                <w:sz w:val="24"/>
                <w:szCs w:val="24"/>
              </w:rPr>
            </w:pPr>
            <w:bookmarkStart w:id="26" w:name="_Hlk46403352"/>
          </w:p>
        </w:tc>
        <w:tc>
          <w:tcPr>
            <w:tcW w:w="6246" w:type="dxa"/>
            <w:gridSpan w:val="12"/>
            <w:vAlign w:val="bottom"/>
          </w:tcPr>
          <w:p w14:paraId="1BBA1411" w14:textId="77777777" w:rsidR="002F728D" w:rsidRPr="002F728D" w:rsidRDefault="002F728D" w:rsidP="002F728D">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Bank only</w:t>
            </w:r>
          </w:p>
        </w:tc>
      </w:tr>
      <w:tr w:rsidR="002F728D" w:rsidRPr="002F728D" w14:paraId="4BFA7DCF" w14:textId="77777777" w:rsidTr="002F728D">
        <w:trPr>
          <w:gridAfter w:val="1"/>
          <w:wAfter w:w="9" w:type="dxa"/>
          <w:tblHeader/>
        </w:trPr>
        <w:tc>
          <w:tcPr>
            <w:tcW w:w="3161" w:type="dxa"/>
            <w:vAlign w:val="bottom"/>
          </w:tcPr>
          <w:p w14:paraId="422A35F1" w14:textId="77777777" w:rsidR="002F728D" w:rsidRPr="002F728D" w:rsidRDefault="002F728D" w:rsidP="002F728D">
            <w:pPr>
              <w:spacing w:line="220" w:lineRule="exact"/>
              <w:ind w:right="-126"/>
              <w:rPr>
                <w:rFonts w:ascii="CordiaUPC" w:eastAsia="Times New Roman" w:hAnsi="CordiaUPC" w:cs="CordiaUPC"/>
                <w:b/>
                <w:bCs/>
                <w:i/>
                <w:iCs/>
                <w:sz w:val="24"/>
                <w:szCs w:val="24"/>
              </w:rPr>
            </w:pPr>
          </w:p>
        </w:tc>
        <w:tc>
          <w:tcPr>
            <w:tcW w:w="1080" w:type="dxa"/>
            <w:vAlign w:val="bottom"/>
          </w:tcPr>
          <w:p w14:paraId="68643278" w14:textId="77777777" w:rsidR="002F728D" w:rsidRPr="002F728D" w:rsidRDefault="002F728D" w:rsidP="002F728D">
            <w:pPr>
              <w:spacing w:line="220" w:lineRule="exact"/>
              <w:ind w:right="11"/>
              <w:jc w:val="center"/>
              <w:rPr>
                <w:rFonts w:ascii="CordiaUPC" w:eastAsia="Times New Roman" w:hAnsi="CordiaUPC" w:cs="CordiaUPC"/>
                <w:sz w:val="24"/>
                <w:szCs w:val="24"/>
              </w:rPr>
            </w:pPr>
          </w:p>
        </w:tc>
        <w:tc>
          <w:tcPr>
            <w:tcW w:w="180" w:type="dxa"/>
            <w:vAlign w:val="bottom"/>
          </w:tcPr>
          <w:p w14:paraId="66F11037" w14:textId="77777777" w:rsidR="002F728D" w:rsidRPr="002F728D" w:rsidRDefault="002F728D" w:rsidP="002F728D">
            <w:pPr>
              <w:spacing w:line="220" w:lineRule="exact"/>
              <w:jc w:val="center"/>
              <w:rPr>
                <w:rFonts w:ascii="CordiaUPC" w:eastAsia="Times New Roman" w:hAnsi="CordiaUPC" w:cs="CordiaUPC"/>
                <w:sz w:val="24"/>
                <w:szCs w:val="24"/>
              </w:rPr>
            </w:pPr>
          </w:p>
        </w:tc>
        <w:tc>
          <w:tcPr>
            <w:tcW w:w="2373" w:type="dxa"/>
            <w:gridSpan w:val="3"/>
            <w:tcBorders>
              <w:bottom w:val="single" w:sz="4" w:space="0" w:color="auto"/>
            </w:tcBorders>
            <w:vAlign w:val="bottom"/>
          </w:tcPr>
          <w:p w14:paraId="4907FA07" w14:textId="77777777" w:rsidR="002F728D" w:rsidRPr="002F728D" w:rsidRDefault="002F728D" w:rsidP="002F728D">
            <w:pPr>
              <w:spacing w:line="220" w:lineRule="exact"/>
              <w:jc w:val="center"/>
              <w:rPr>
                <w:rFonts w:ascii="CordiaUPC" w:eastAsia="Times New Roman" w:hAnsi="CordiaUPC" w:cs="CordiaUPC"/>
                <w:sz w:val="24"/>
                <w:szCs w:val="24"/>
              </w:rPr>
            </w:pPr>
            <w:r w:rsidRPr="002F728D">
              <w:rPr>
                <w:rFonts w:ascii="CordiaUPC" w:eastAsia="Times New Roman" w:hAnsi="CordiaUPC" w:cs="CordiaUPC" w:hint="cs"/>
                <w:sz w:val="24"/>
                <w:szCs w:val="24"/>
              </w:rPr>
              <w:t>(Charged) / Credited to:</w:t>
            </w:r>
          </w:p>
        </w:tc>
        <w:tc>
          <w:tcPr>
            <w:tcW w:w="426" w:type="dxa"/>
            <w:vAlign w:val="bottom"/>
          </w:tcPr>
          <w:p w14:paraId="520FB589" w14:textId="77777777" w:rsidR="002F728D" w:rsidRPr="002F728D" w:rsidRDefault="002F728D" w:rsidP="002F728D">
            <w:pPr>
              <w:spacing w:line="220" w:lineRule="exact"/>
              <w:jc w:val="center"/>
              <w:rPr>
                <w:rFonts w:ascii="CordiaUPC" w:eastAsia="Times New Roman" w:hAnsi="CordiaUPC" w:cs="CordiaUPC"/>
                <w:sz w:val="24"/>
                <w:szCs w:val="24"/>
              </w:rPr>
            </w:pPr>
          </w:p>
        </w:tc>
        <w:tc>
          <w:tcPr>
            <w:tcW w:w="1050" w:type="dxa"/>
            <w:vAlign w:val="bottom"/>
          </w:tcPr>
          <w:p w14:paraId="3FB41E30" w14:textId="77777777" w:rsidR="002F728D" w:rsidRPr="002F728D" w:rsidRDefault="002F728D" w:rsidP="002F728D">
            <w:pPr>
              <w:spacing w:line="220" w:lineRule="exact"/>
              <w:ind w:right="11"/>
              <w:jc w:val="right"/>
              <w:rPr>
                <w:rFonts w:ascii="CordiaUPC" w:eastAsia="Times New Roman" w:hAnsi="CordiaUPC" w:cs="CordiaUPC"/>
                <w:sz w:val="24"/>
                <w:szCs w:val="24"/>
              </w:rPr>
            </w:pPr>
          </w:p>
        </w:tc>
        <w:tc>
          <w:tcPr>
            <w:tcW w:w="1128" w:type="dxa"/>
            <w:gridSpan w:val="4"/>
          </w:tcPr>
          <w:p w14:paraId="7BF6F3F8" w14:textId="77777777" w:rsidR="002F728D" w:rsidRPr="002F728D" w:rsidRDefault="002F728D" w:rsidP="002F728D">
            <w:pPr>
              <w:spacing w:line="220" w:lineRule="exact"/>
              <w:ind w:right="11"/>
              <w:jc w:val="right"/>
              <w:rPr>
                <w:rFonts w:ascii="CordiaUPC" w:eastAsia="Times New Roman" w:hAnsi="CordiaUPC" w:cs="CordiaUPC"/>
                <w:sz w:val="24"/>
                <w:szCs w:val="24"/>
              </w:rPr>
            </w:pPr>
          </w:p>
        </w:tc>
      </w:tr>
      <w:tr w:rsidR="002F728D" w:rsidRPr="005C619D" w14:paraId="0A9B1C1C" w14:textId="77777777" w:rsidTr="002F728D">
        <w:trPr>
          <w:tblHeader/>
        </w:trPr>
        <w:tc>
          <w:tcPr>
            <w:tcW w:w="3161" w:type="dxa"/>
            <w:vAlign w:val="bottom"/>
          </w:tcPr>
          <w:p w14:paraId="63B94CD5" w14:textId="77777777" w:rsidR="002F728D" w:rsidRPr="002F728D" w:rsidRDefault="002F728D" w:rsidP="002F728D">
            <w:pPr>
              <w:spacing w:line="220" w:lineRule="exact"/>
              <w:ind w:right="-126"/>
              <w:rPr>
                <w:rFonts w:ascii="CordiaUPC" w:eastAsia="Times New Roman" w:hAnsi="CordiaUPC" w:cs="CordiaUPC"/>
                <w:b/>
                <w:bCs/>
                <w:i/>
                <w:iCs/>
                <w:sz w:val="24"/>
                <w:szCs w:val="24"/>
              </w:rPr>
            </w:pPr>
          </w:p>
        </w:tc>
        <w:tc>
          <w:tcPr>
            <w:tcW w:w="1080" w:type="dxa"/>
            <w:vAlign w:val="bottom"/>
          </w:tcPr>
          <w:p w14:paraId="56C57107" w14:textId="77777777" w:rsidR="002F728D" w:rsidRPr="002F728D" w:rsidRDefault="002F728D" w:rsidP="002F728D">
            <w:pPr>
              <w:spacing w:line="220" w:lineRule="exact"/>
              <w:ind w:left="41"/>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 xml:space="preserve">At </w:t>
            </w:r>
          </w:p>
          <w:p w14:paraId="6F8DF7BA" w14:textId="77777777" w:rsidR="002F728D" w:rsidRPr="002F728D" w:rsidRDefault="002F728D" w:rsidP="002F728D">
            <w:pPr>
              <w:spacing w:line="220" w:lineRule="exact"/>
              <w:ind w:left="-82" w:right="-7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1 January</w:t>
            </w:r>
          </w:p>
          <w:p w14:paraId="346580C6" w14:textId="10BCC9F9" w:rsidR="002F728D" w:rsidRPr="002F728D" w:rsidRDefault="002F728D" w:rsidP="002F728D">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202</w:t>
            </w:r>
            <w:r>
              <w:rPr>
                <w:rFonts w:ascii="CordiaUPC" w:eastAsia="Times New Roman" w:hAnsi="CordiaUPC" w:cs="CordiaUPC"/>
                <w:b/>
                <w:bCs/>
                <w:sz w:val="24"/>
                <w:szCs w:val="24"/>
              </w:rPr>
              <w:t>1</w:t>
            </w:r>
          </w:p>
        </w:tc>
        <w:tc>
          <w:tcPr>
            <w:tcW w:w="180" w:type="dxa"/>
            <w:vAlign w:val="bottom"/>
          </w:tcPr>
          <w:p w14:paraId="3509FC7B" w14:textId="77777777" w:rsidR="002F728D" w:rsidRPr="002F728D" w:rsidRDefault="002F728D" w:rsidP="002F728D">
            <w:pPr>
              <w:spacing w:line="22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5B27B846" w14:textId="77777777" w:rsidR="002F728D" w:rsidRPr="002F728D" w:rsidRDefault="002F728D" w:rsidP="002F728D">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sz w:val="24"/>
                <w:szCs w:val="24"/>
              </w:rPr>
              <w:t>Profit or loss</w:t>
            </w:r>
          </w:p>
        </w:tc>
        <w:tc>
          <w:tcPr>
            <w:tcW w:w="229" w:type="dxa"/>
          </w:tcPr>
          <w:p w14:paraId="1DD53B1C" w14:textId="77777777" w:rsidR="002F728D" w:rsidRPr="002F728D" w:rsidRDefault="002F728D" w:rsidP="002F728D">
            <w:pPr>
              <w:spacing w:line="220" w:lineRule="exact"/>
              <w:jc w:val="center"/>
              <w:rPr>
                <w:rFonts w:ascii="CordiaUPC" w:eastAsia="Times New Roman" w:hAnsi="CordiaUPC" w:cs="CordiaUPC"/>
                <w:sz w:val="24"/>
                <w:szCs w:val="24"/>
              </w:rPr>
            </w:pPr>
          </w:p>
        </w:tc>
        <w:tc>
          <w:tcPr>
            <w:tcW w:w="1190" w:type="dxa"/>
          </w:tcPr>
          <w:p w14:paraId="1849674F" w14:textId="77777777" w:rsidR="002F728D" w:rsidRPr="002F728D" w:rsidRDefault="002F728D" w:rsidP="002F728D">
            <w:pPr>
              <w:spacing w:line="220" w:lineRule="exact"/>
              <w:ind w:left="-74" w:right="-43"/>
              <w:jc w:val="center"/>
              <w:rPr>
                <w:rFonts w:ascii="CordiaUPC" w:eastAsia="Times New Roman" w:hAnsi="CordiaUPC" w:cs="CordiaUPC"/>
                <w:spacing w:val="-6"/>
                <w:sz w:val="24"/>
                <w:szCs w:val="24"/>
              </w:rPr>
            </w:pPr>
            <w:r w:rsidRPr="002F728D">
              <w:rPr>
                <w:rFonts w:ascii="CordiaUPC" w:eastAsia="Times New Roman" w:hAnsi="CordiaUPC" w:cs="CordiaUPC" w:hint="cs"/>
                <w:spacing w:val="-6"/>
                <w:sz w:val="24"/>
                <w:szCs w:val="24"/>
              </w:rPr>
              <w:t>Other comprehensive income</w:t>
            </w:r>
          </w:p>
        </w:tc>
        <w:tc>
          <w:tcPr>
            <w:tcW w:w="426" w:type="dxa"/>
            <w:vAlign w:val="bottom"/>
          </w:tcPr>
          <w:p w14:paraId="530CF5C6" w14:textId="77777777" w:rsidR="002F728D" w:rsidRPr="002F728D" w:rsidRDefault="002F728D" w:rsidP="002F728D">
            <w:pPr>
              <w:spacing w:line="220" w:lineRule="exact"/>
              <w:jc w:val="center"/>
              <w:rPr>
                <w:rFonts w:ascii="CordiaUPC" w:eastAsia="Times New Roman" w:hAnsi="CordiaUPC" w:cs="CordiaUPC"/>
                <w:sz w:val="24"/>
                <w:szCs w:val="24"/>
              </w:rPr>
            </w:pPr>
          </w:p>
        </w:tc>
        <w:tc>
          <w:tcPr>
            <w:tcW w:w="1050" w:type="dxa"/>
          </w:tcPr>
          <w:p w14:paraId="333D8FFC" w14:textId="77777777" w:rsidR="002F728D" w:rsidRPr="002F728D" w:rsidRDefault="002F728D" w:rsidP="002F728D">
            <w:pPr>
              <w:spacing w:line="220" w:lineRule="exact"/>
              <w:ind w:left="-79" w:right="-79"/>
              <w:jc w:val="right"/>
              <w:rPr>
                <w:rFonts w:ascii="CordiaUPC" w:eastAsia="Times New Roman" w:hAnsi="CordiaUPC" w:cs="CordiaUPC"/>
                <w:sz w:val="24"/>
                <w:szCs w:val="24"/>
              </w:rPr>
            </w:pPr>
          </w:p>
          <w:p w14:paraId="5BC99554" w14:textId="77777777" w:rsidR="002F728D" w:rsidRPr="002F728D" w:rsidRDefault="002F728D" w:rsidP="002F728D">
            <w:pPr>
              <w:spacing w:line="220" w:lineRule="exact"/>
              <w:ind w:left="-79" w:right="-79"/>
              <w:jc w:val="right"/>
              <w:rPr>
                <w:rFonts w:ascii="CordiaUPC" w:eastAsia="Times New Roman" w:hAnsi="CordiaUPC" w:cs="CordiaUPC"/>
                <w:sz w:val="24"/>
                <w:szCs w:val="24"/>
              </w:rPr>
            </w:pPr>
          </w:p>
          <w:p w14:paraId="5F72AF19" w14:textId="77777777" w:rsidR="002F728D" w:rsidRPr="002F728D" w:rsidRDefault="002F728D" w:rsidP="002F728D">
            <w:pPr>
              <w:spacing w:line="220" w:lineRule="exact"/>
              <w:ind w:left="-79" w:right="-79"/>
              <w:jc w:val="center"/>
              <w:rPr>
                <w:rFonts w:ascii="CordiaUPC" w:eastAsia="Times New Roman" w:hAnsi="CordiaUPC" w:cs="CordiaUPC"/>
                <w:sz w:val="24"/>
                <w:szCs w:val="24"/>
              </w:rPr>
            </w:pPr>
            <w:r w:rsidRPr="002F728D">
              <w:rPr>
                <w:rFonts w:ascii="CordiaUPC" w:eastAsia="Times New Roman" w:hAnsi="CordiaUPC" w:cs="CordiaUPC" w:hint="cs"/>
                <w:sz w:val="24"/>
                <w:szCs w:val="24"/>
              </w:rPr>
              <w:t>Others</w:t>
            </w:r>
          </w:p>
        </w:tc>
        <w:tc>
          <w:tcPr>
            <w:tcW w:w="195" w:type="dxa"/>
          </w:tcPr>
          <w:p w14:paraId="4DB44E63" w14:textId="77777777" w:rsidR="002F728D" w:rsidRPr="002F728D" w:rsidRDefault="002F728D" w:rsidP="002F728D">
            <w:pPr>
              <w:spacing w:line="220" w:lineRule="exact"/>
              <w:ind w:right="-79"/>
              <w:rPr>
                <w:rFonts w:ascii="CordiaUPC" w:eastAsia="Times New Roman" w:hAnsi="CordiaUPC" w:cs="CordiaUPC"/>
                <w:sz w:val="24"/>
                <w:szCs w:val="24"/>
              </w:rPr>
            </w:pPr>
          </w:p>
        </w:tc>
        <w:tc>
          <w:tcPr>
            <w:tcW w:w="942" w:type="dxa"/>
            <w:gridSpan w:val="4"/>
            <w:vAlign w:val="bottom"/>
          </w:tcPr>
          <w:p w14:paraId="193012EB" w14:textId="77777777" w:rsidR="002F728D" w:rsidRPr="002F728D" w:rsidRDefault="002F728D" w:rsidP="002F728D">
            <w:pPr>
              <w:spacing w:line="220" w:lineRule="exact"/>
              <w:ind w:left="-79"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 xml:space="preserve">At </w:t>
            </w:r>
          </w:p>
          <w:p w14:paraId="64528AE0" w14:textId="77777777" w:rsidR="002F728D" w:rsidRPr="002F728D" w:rsidRDefault="002F728D" w:rsidP="002F728D">
            <w:pPr>
              <w:spacing w:line="220" w:lineRule="exact"/>
              <w:ind w:left="-79"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30 June</w:t>
            </w:r>
          </w:p>
          <w:p w14:paraId="4DA6947B" w14:textId="30483918" w:rsidR="002F728D" w:rsidRPr="002F728D" w:rsidRDefault="002F728D" w:rsidP="002F728D">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202</w:t>
            </w:r>
            <w:r>
              <w:rPr>
                <w:rFonts w:ascii="CordiaUPC" w:eastAsia="Times New Roman" w:hAnsi="CordiaUPC" w:cs="CordiaUPC"/>
                <w:b/>
                <w:bCs/>
                <w:sz w:val="24"/>
                <w:szCs w:val="24"/>
              </w:rPr>
              <w:t>1</w:t>
            </w:r>
          </w:p>
        </w:tc>
      </w:tr>
      <w:tr w:rsidR="002F728D" w:rsidRPr="002F728D" w14:paraId="71654EB7" w14:textId="77777777" w:rsidTr="002F728D">
        <w:trPr>
          <w:gridAfter w:val="1"/>
          <w:wAfter w:w="9" w:type="dxa"/>
          <w:tblHeader/>
        </w:trPr>
        <w:tc>
          <w:tcPr>
            <w:tcW w:w="3161" w:type="dxa"/>
            <w:vAlign w:val="bottom"/>
          </w:tcPr>
          <w:p w14:paraId="7B922773" w14:textId="77777777" w:rsidR="002F728D" w:rsidRPr="002F728D" w:rsidRDefault="002F728D" w:rsidP="002F728D">
            <w:pPr>
              <w:spacing w:line="220" w:lineRule="exact"/>
              <w:ind w:right="-126"/>
              <w:rPr>
                <w:rFonts w:ascii="CordiaUPC" w:eastAsia="Times New Roman" w:hAnsi="CordiaUPC" w:cs="CordiaUPC"/>
                <w:b/>
                <w:bCs/>
                <w:i/>
                <w:iCs/>
                <w:sz w:val="24"/>
                <w:szCs w:val="24"/>
                <w:cs/>
                <w:lang w:bidi="th-TH"/>
              </w:rPr>
            </w:pPr>
          </w:p>
        </w:tc>
        <w:tc>
          <w:tcPr>
            <w:tcW w:w="6237" w:type="dxa"/>
            <w:gridSpan w:val="11"/>
            <w:vAlign w:val="bottom"/>
          </w:tcPr>
          <w:p w14:paraId="31005958" w14:textId="488972E3" w:rsidR="002F728D" w:rsidRPr="002F728D" w:rsidRDefault="002F728D" w:rsidP="002F728D">
            <w:pPr>
              <w:tabs>
                <w:tab w:val="decimal" w:pos="765"/>
              </w:tabs>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 xml:space="preserve">(note </w:t>
            </w:r>
            <w:r w:rsidR="00A1607C">
              <w:rPr>
                <w:rFonts w:ascii="CordiaUPC" w:eastAsia="Times New Roman" w:hAnsi="CordiaUPC" w:cs="CordiaUPC"/>
                <w:i/>
                <w:iCs/>
                <w:sz w:val="24"/>
                <w:szCs w:val="24"/>
              </w:rPr>
              <w:t>19</w:t>
            </w:r>
            <w:r w:rsidRPr="002F728D">
              <w:rPr>
                <w:rFonts w:ascii="CordiaUPC" w:eastAsia="Times New Roman" w:hAnsi="CordiaUPC" w:cs="CordiaUPC" w:hint="cs"/>
                <w:i/>
                <w:iCs/>
                <w:sz w:val="24"/>
                <w:szCs w:val="24"/>
              </w:rPr>
              <w:t>.2)</w:t>
            </w:r>
          </w:p>
        </w:tc>
      </w:tr>
      <w:tr w:rsidR="002F728D" w:rsidRPr="002F728D" w14:paraId="02DC1799" w14:textId="77777777" w:rsidTr="002F728D">
        <w:trPr>
          <w:gridAfter w:val="1"/>
          <w:wAfter w:w="9" w:type="dxa"/>
          <w:tblHeader/>
        </w:trPr>
        <w:tc>
          <w:tcPr>
            <w:tcW w:w="3161" w:type="dxa"/>
            <w:vAlign w:val="bottom"/>
          </w:tcPr>
          <w:p w14:paraId="5689BB7D" w14:textId="77777777" w:rsidR="002F728D" w:rsidRPr="002F728D" w:rsidRDefault="002F728D" w:rsidP="002F728D">
            <w:pPr>
              <w:spacing w:line="220" w:lineRule="exact"/>
              <w:ind w:right="-126"/>
              <w:rPr>
                <w:rFonts w:ascii="CordiaUPC" w:eastAsia="Times New Roman" w:hAnsi="CordiaUPC" w:cs="CordiaUPC"/>
                <w:b/>
                <w:bCs/>
                <w:i/>
                <w:iCs/>
                <w:sz w:val="24"/>
                <w:szCs w:val="24"/>
              </w:rPr>
            </w:pPr>
          </w:p>
        </w:tc>
        <w:tc>
          <w:tcPr>
            <w:tcW w:w="6237" w:type="dxa"/>
            <w:gridSpan w:val="11"/>
            <w:vAlign w:val="bottom"/>
          </w:tcPr>
          <w:p w14:paraId="7CEA91BC" w14:textId="77777777" w:rsidR="002F728D" w:rsidRPr="002F728D" w:rsidRDefault="002F728D" w:rsidP="002F728D">
            <w:pPr>
              <w:spacing w:line="220" w:lineRule="exact"/>
              <w:ind w:right="-83"/>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(in million Baht)</w:t>
            </w:r>
          </w:p>
        </w:tc>
      </w:tr>
      <w:bookmarkEnd w:id="26"/>
      <w:tr w:rsidR="002F728D" w:rsidRPr="005C619D" w14:paraId="1FDE285A" w14:textId="77777777" w:rsidTr="002F728D">
        <w:trPr>
          <w:gridAfter w:val="3"/>
          <w:wAfter w:w="27" w:type="dxa"/>
        </w:trPr>
        <w:tc>
          <w:tcPr>
            <w:tcW w:w="3161" w:type="dxa"/>
            <w:vAlign w:val="bottom"/>
          </w:tcPr>
          <w:p w14:paraId="5081F517" w14:textId="77777777" w:rsidR="002F728D" w:rsidRPr="002F728D" w:rsidRDefault="002F728D" w:rsidP="002F728D">
            <w:pPr>
              <w:spacing w:line="22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i/>
                <w:iCs/>
                <w:sz w:val="24"/>
                <w:szCs w:val="24"/>
              </w:rPr>
              <w:t>Deferred tax assets</w:t>
            </w:r>
          </w:p>
        </w:tc>
        <w:tc>
          <w:tcPr>
            <w:tcW w:w="1080" w:type="dxa"/>
            <w:vAlign w:val="bottom"/>
          </w:tcPr>
          <w:p w14:paraId="24A44927" w14:textId="77777777" w:rsidR="002F728D" w:rsidRPr="002F728D" w:rsidRDefault="002F728D" w:rsidP="002F728D">
            <w:pPr>
              <w:tabs>
                <w:tab w:val="decimal" w:pos="1023"/>
              </w:tabs>
              <w:spacing w:line="220" w:lineRule="exact"/>
              <w:rPr>
                <w:rFonts w:ascii="CordiaUPC" w:eastAsia="Times New Roman" w:hAnsi="CordiaUPC" w:cs="CordiaUPC"/>
                <w:sz w:val="24"/>
                <w:szCs w:val="24"/>
                <w:lang w:val="en-US" w:bidi="th-TH"/>
              </w:rPr>
            </w:pPr>
          </w:p>
        </w:tc>
        <w:tc>
          <w:tcPr>
            <w:tcW w:w="180" w:type="dxa"/>
            <w:vAlign w:val="bottom"/>
          </w:tcPr>
          <w:p w14:paraId="4D9726D2"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vAlign w:val="bottom"/>
          </w:tcPr>
          <w:p w14:paraId="3AB93555"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229" w:type="dxa"/>
          </w:tcPr>
          <w:p w14:paraId="6E3FDF0F"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235D32D8"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426" w:type="dxa"/>
            <w:vAlign w:val="bottom"/>
          </w:tcPr>
          <w:p w14:paraId="49744DA1"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0DD2E612"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95" w:type="dxa"/>
          </w:tcPr>
          <w:p w14:paraId="6ED0E613"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vAlign w:val="bottom"/>
          </w:tcPr>
          <w:p w14:paraId="5F17672E" w14:textId="77777777" w:rsidR="002F728D" w:rsidRPr="002F728D" w:rsidRDefault="002F728D" w:rsidP="002F728D">
            <w:pPr>
              <w:tabs>
                <w:tab w:val="decimal" w:pos="793"/>
              </w:tabs>
              <w:spacing w:line="220" w:lineRule="exact"/>
              <w:rPr>
                <w:rFonts w:ascii="CordiaUPC" w:eastAsia="Times New Roman" w:hAnsi="CordiaUPC" w:cs="CordiaUPC"/>
                <w:sz w:val="24"/>
                <w:szCs w:val="24"/>
              </w:rPr>
            </w:pPr>
          </w:p>
        </w:tc>
      </w:tr>
      <w:tr w:rsidR="002F728D" w:rsidRPr="005C619D" w14:paraId="794A2664" w14:textId="77777777" w:rsidTr="002F728D">
        <w:trPr>
          <w:gridAfter w:val="3"/>
          <w:wAfter w:w="27" w:type="dxa"/>
        </w:trPr>
        <w:tc>
          <w:tcPr>
            <w:tcW w:w="3161" w:type="dxa"/>
            <w:vAlign w:val="bottom"/>
          </w:tcPr>
          <w:p w14:paraId="28BED9F7" w14:textId="77777777" w:rsidR="002F728D" w:rsidRPr="002F728D" w:rsidRDefault="002F728D" w:rsidP="002F728D">
            <w:pPr>
              <w:spacing w:line="22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Interbank and money market items</w:t>
            </w:r>
          </w:p>
        </w:tc>
        <w:tc>
          <w:tcPr>
            <w:tcW w:w="1080" w:type="dxa"/>
          </w:tcPr>
          <w:p w14:paraId="3CBCA755" w14:textId="788FBAA9"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8</w:t>
            </w:r>
          </w:p>
        </w:tc>
        <w:tc>
          <w:tcPr>
            <w:tcW w:w="180" w:type="dxa"/>
            <w:vAlign w:val="bottom"/>
          </w:tcPr>
          <w:p w14:paraId="2C6C301C"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4D7E7FE8" w14:textId="3CF8DACF"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229" w:type="dxa"/>
          </w:tcPr>
          <w:p w14:paraId="08FDCA0A"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B3CA48C" w14:textId="31EF02F4"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30814A34"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6B088155" w14:textId="2C5B7AAD"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(3)</w:t>
            </w:r>
          </w:p>
        </w:tc>
        <w:tc>
          <w:tcPr>
            <w:tcW w:w="195" w:type="dxa"/>
          </w:tcPr>
          <w:p w14:paraId="40568EEB"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53B59CB8" w14:textId="4C7E147E"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5</w:t>
            </w:r>
          </w:p>
        </w:tc>
      </w:tr>
      <w:tr w:rsidR="002F728D" w:rsidRPr="005C619D" w14:paraId="7AF76B82" w14:textId="77777777" w:rsidTr="002F728D">
        <w:trPr>
          <w:gridAfter w:val="3"/>
          <w:wAfter w:w="27" w:type="dxa"/>
        </w:trPr>
        <w:tc>
          <w:tcPr>
            <w:tcW w:w="3161" w:type="dxa"/>
            <w:vAlign w:val="bottom"/>
          </w:tcPr>
          <w:p w14:paraId="2CAFCB95"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Financial assets measured at fair value</w:t>
            </w:r>
          </w:p>
        </w:tc>
        <w:tc>
          <w:tcPr>
            <w:tcW w:w="1080" w:type="dxa"/>
          </w:tcPr>
          <w:p w14:paraId="6F21D357" w14:textId="2409E599"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80" w:type="dxa"/>
            <w:vAlign w:val="bottom"/>
          </w:tcPr>
          <w:p w14:paraId="7FB5A3FE"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76613CFC" w14:textId="41B6A28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229" w:type="dxa"/>
          </w:tcPr>
          <w:p w14:paraId="0B6D772D"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181B4EB" w14:textId="58BCBF7E"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426" w:type="dxa"/>
            <w:vAlign w:val="bottom"/>
          </w:tcPr>
          <w:p w14:paraId="68065E5B"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575EB1BC" w14:textId="283A1ECF"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95" w:type="dxa"/>
          </w:tcPr>
          <w:p w14:paraId="66D55515"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212DF407" w14:textId="51E1E976" w:rsidR="002F728D" w:rsidRPr="002F728D" w:rsidRDefault="002F728D" w:rsidP="002F728D">
            <w:pPr>
              <w:tabs>
                <w:tab w:val="decimal" w:pos="793"/>
              </w:tabs>
              <w:spacing w:line="220" w:lineRule="exact"/>
              <w:rPr>
                <w:rFonts w:ascii="CordiaUPC" w:eastAsia="Times New Roman" w:hAnsi="CordiaUPC" w:cs="CordiaUPC"/>
                <w:sz w:val="24"/>
                <w:szCs w:val="24"/>
              </w:rPr>
            </w:pPr>
          </w:p>
        </w:tc>
      </w:tr>
      <w:tr w:rsidR="002F728D" w:rsidRPr="005C619D" w14:paraId="64B5A791" w14:textId="77777777" w:rsidTr="002F728D">
        <w:trPr>
          <w:gridAfter w:val="3"/>
          <w:wAfter w:w="27" w:type="dxa"/>
        </w:trPr>
        <w:tc>
          <w:tcPr>
            <w:tcW w:w="3161" w:type="dxa"/>
            <w:vAlign w:val="bottom"/>
          </w:tcPr>
          <w:p w14:paraId="00E4588F"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080" w:type="dxa"/>
          </w:tcPr>
          <w:p w14:paraId="53262304" w14:textId="2AB9D522"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139</w:t>
            </w:r>
          </w:p>
        </w:tc>
        <w:tc>
          <w:tcPr>
            <w:tcW w:w="180" w:type="dxa"/>
            <w:vAlign w:val="bottom"/>
          </w:tcPr>
          <w:p w14:paraId="791A2BB7"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7C0BF9EC" w14:textId="1685E824"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(2)</w:t>
            </w:r>
          </w:p>
        </w:tc>
        <w:tc>
          <w:tcPr>
            <w:tcW w:w="229" w:type="dxa"/>
          </w:tcPr>
          <w:p w14:paraId="727FC90B"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2B50A402" w14:textId="6750105F"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4FB0A1B0"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4637C949" w14:textId="05910A05"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6531C205"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40ED251D" w14:textId="62C62A42"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137</w:t>
            </w:r>
          </w:p>
        </w:tc>
      </w:tr>
      <w:tr w:rsidR="002F728D" w:rsidRPr="005C619D" w14:paraId="68A9DFE1" w14:textId="77777777" w:rsidTr="002F728D">
        <w:trPr>
          <w:gridAfter w:val="3"/>
          <w:wAfter w:w="27" w:type="dxa"/>
        </w:trPr>
        <w:tc>
          <w:tcPr>
            <w:tcW w:w="3161" w:type="dxa"/>
            <w:vAlign w:val="bottom"/>
          </w:tcPr>
          <w:p w14:paraId="27EA644E"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080" w:type="dxa"/>
          </w:tcPr>
          <w:p w14:paraId="6616DD20" w14:textId="5C0B2BE0"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6</w:t>
            </w:r>
          </w:p>
        </w:tc>
        <w:tc>
          <w:tcPr>
            <w:tcW w:w="180" w:type="dxa"/>
            <w:vAlign w:val="bottom"/>
          </w:tcPr>
          <w:p w14:paraId="162DF7D5"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7C896CBC" w14:textId="339F07D1"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2</w:t>
            </w:r>
          </w:p>
        </w:tc>
        <w:tc>
          <w:tcPr>
            <w:tcW w:w="229" w:type="dxa"/>
          </w:tcPr>
          <w:p w14:paraId="3F1D57A4"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63B8056B" w14:textId="76FBB5CA"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25B4C7B8"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235E9C43" w14:textId="3179F08F"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7F9D7593"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56B4944B" w14:textId="2E0E6043"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8</w:t>
            </w:r>
          </w:p>
        </w:tc>
      </w:tr>
      <w:tr w:rsidR="002F728D" w:rsidRPr="005C619D" w14:paraId="40EB501D" w14:textId="77777777" w:rsidTr="002F728D">
        <w:trPr>
          <w:gridAfter w:val="3"/>
          <w:wAfter w:w="27" w:type="dxa"/>
        </w:trPr>
        <w:tc>
          <w:tcPr>
            <w:tcW w:w="3161" w:type="dxa"/>
            <w:vAlign w:val="bottom"/>
          </w:tcPr>
          <w:p w14:paraId="57FEA463"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pacing w:val="-4"/>
                <w:sz w:val="24"/>
                <w:szCs w:val="24"/>
              </w:rPr>
              <w:t>Loans to customers and accrued</w:t>
            </w:r>
          </w:p>
        </w:tc>
        <w:tc>
          <w:tcPr>
            <w:tcW w:w="1080" w:type="dxa"/>
          </w:tcPr>
          <w:p w14:paraId="5EF54826"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80" w:type="dxa"/>
            <w:vAlign w:val="bottom"/>
          </w:tcPr>
          <w:p w14:paraId="02DDC003"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101BDD47"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229" w:type="dxa"/>
          </w:tcPr>
          <w:p w14:paraId="1804AA64"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6096E49"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426" w:type="dxa"/>
            <w:vAlign w:val="bottom"/>
          </w:tcPr>
          <w:p w14:paraId="32D8A396"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3C088CC1"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95" w:type="dxa"/>
          </w:tcPr>
          <w:p w14:paraId="2F0CAB18"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140C8F8A" w14:textId="77777777" w:rsidR="002F728D" w:rsidRPr="002F728D" w:rsidRDefault="002F728D" w:rsidP="002F728D">
            <w:pPr>
              <w:tabs>
                <w:tab w:val="decimal" w:pos="793"/>
              </w:tabs>
              <w:spacing w:line="220" w:lineRule="exact"/>
              <w:rPr>
                <w:rFonts w:ascii="CordiaUPC" w:eastAsia="Times New Roman" w:hAnsi="CordiaUPC" w:cs="CordiaUPC"/>
                <w:sz w:val="24"/>
                <w:szCs w:val="24"/>
              </w:rPr>
            </w:pPr>
          </w:p>
        </w:tc>
      </w:tr>
      <w:tr w:rsidR="002F728D" w:rsidRPr="005C619D" w14:paraId="62A6AA61" w14:textId="77777777" w:rsidTr="002F728D">
        <w:trPr>
          <w:gridAfter w:val="3"/>
          <w:wAfter w:w="27" w:type="dxa"/>
        </w:trPr>
        <w:tc>
          <w:tcPr>
            <w:tcW w:w="3161" w:type="dxa"/>
            <w:vAlign w:val="bottom"/>
          </w:tcPr>
          <w:p w14:paraId="1E6D3E1B" w14:textId="77777777" w:rsidR="002F728D" w:rsidRPr="002F728D" w:rsidRDefault="002F728D" w:rsidP="002F728D">
            <w:pPr>
              <w:spacing w:line="220" w:lineRule="exact"/>
              <w:ind w:right="-126"/>
              <w:rPr>
                <w:rFonts w:ascii="CordiaUPC" w:eastAsia="MS Mincho" w:hAnsi="CordiaUPC" w:cs="CordiaUPC"/>
                <w:spacing w:val="-4"/>
                <w:sz w:val="24"/>
                <w:szCs w:val="24"/>
                <w:lang w:eastAsia="th-TH"/>
              </w:rPr>
            </w:pPr>
            <w:r w:rsidRPr="002F728D">
              <w:rPr>
                <w:rFonts w:ascii="CordiaUPC" w:eastAsia="Times New Roman" w:hAnsi="CordiaUPC" w:cs="CordiaUPC" w:hint="cs"/>
                <w:spacing w:val="-4"/>
                <w:sz w:val="24"/>
                <w:szCs w:val="24"/>
              </w:rPr>
              <w:t xml:space="preserve">   interest receivables</w:t>
            </w:r>
          </w:p>
        </w:tc>
        <w:tc>
          <w:tcPr>
            <w:tcW w:w="1080" w:type="dxa"/>
          </w:tcPr>
          <w:p w14:paraId="5FF455EB" w14:textId="697B6D2E"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2,385</w:t>
            </w:r>
          </w:p>
        </w:tc>
        <w:tc>
          <w:tcPr>
            <w:tcW w:w="180" w:type="dxa"/>
            <w:vAlign w:val="bottom"/>
          </w:tcPr>
          <w:p w14:paraId="3B90F67B"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434CABEB" w14:textId="7F0A866E"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178</w:t>
            </w:r>
          </w:p>
        </w:tc>
        <w:tc>
          <w:tcPr>
            <w:tcW w:w="229" w:type="dxa"/>
          </w:tcPr>
          <w:p w14:paraId="6F6C2B0A"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23BC0237" w14:textId="51D427FD"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7EADBAE3"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69E79E88" w14:textId="530F02D4"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75B9C236"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725C86A7" w14:textId="6EC438CB"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2,563</w:t>
            </w:r>
          </w:p>
        </w:tc>
      </w:tr>
      <w:tr w:rsidR="002F728D" w:rsidRPr="005C619D" w14:paraId="30CA550B" w14:textId="77777777" w:rsidTr="002F728D">
        <w:trPr>
          <w:gridAfter w:val="3"/>
          <w:wAfter w:w="27" w:type="dxa"/>
        </w:trPr>
        <w:tc>
          <w:tcPr>
            <w:tcW w:w="3161" w:type="dxa"/>
            <w:vAlign w:val="bottom"/>
          </w:tcPr>
          <w:p w14:paraId="2EE332DE"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080" w:type="dxa"/>
          </w:tcPr>
          <w:p w14:paraId="5D232A24" w14:textId="09273444"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52</w:t>
            </w:r>
          </w:p>
        </w:tc>
        <w:tc>
          <w:tcPr>
            <w:tcW w:w="180" w:type="dxa"/>
            <w:vAlign w:val="bottom"/>
          </w:tcPr>
          <w:p w14:paraId="29148976"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13EA3A4E" w14:textId="400CD478"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229" w:type="dxa"/>
          </w:tcPr>
          <w:p w14:paraId="1BCB6BEC"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65F80F4E" w14:textId="473FC92C"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7870039E"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7C47ADE5" w14:textId="7515850F"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64E720CD"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11E246FF" w14:textId="3B1836C5"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52</w:t>
            </w:r>
          </w:p>
        </w:tc>
      </w:tr>
      <w:tr w:rsidR="002F728D" w:rsidRPr="005C619D" w14:paraId="3AFC7451" w14:textId="77777777" w:rsidTr="002F728D">
        <w:trPr>
          <w:gridAfter w:val="3"/>
          <w:wAfter w:w="27" w:type="dxa"/>
        </w:trPr>
        <w:tc>
          <w:tcPr>
            <w:tcW w:w="3161" w:type="dxa"/>
            <w:vAlign w:val="bottom"/>
          </w:tcPr>
          <w:p w14:paraId="5D2D4782" w14:textId="77777777" w:rsidR="002F728D" w:rsidRPr="002F728D" w:rsidRDefault="002F728D" w:rsidP="002F728D">
            <w:pPr>
              <w:spacing w:line="220" w:lineRule="exact"/>
              <w:rPr>
                <w:rFonts w:ascii="CordiaUPC" w:eastAsia="Times New Roman" w:hAnsi="CordiaUPC" w:cs="CordiaUPC"/>
                <w:sz w:val="24"/>
                <w:szCs w:val="24"/>
                <w:lang w:val="en-US"/>
              </w:rPr>
            </w:pPr>
            <w:r w:rsidRPr="002F728D">
              <w:rPr>
                <w:rFonts w:ascii="CordiaUPC" w:eastAsia="Times New Roman" w:hAnsi="CordiaUPC" w:cs="CordiaUPC" w:hint="cs"/>
                <w:sz w:val="24"/>
                <w:szCs w:val="24"/>
              </w:rPr>
              <w:t>Premises and equipment</w:t>
            </w:r>
          </w:p>
        </w:tc>
        <w:tc>
          <w:tcPr>
            <w:tcW w:w="1080" w:type="dxa"/>
          </w:tcPr>
          <w:p w14:paraId="2D1D2F21" w14:textId="50E90E11"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32</w:t>
            </w:r>
          </w:p>
        </w:tc>
        <w:tc>
          <w:tcPr>
            <w:tcW w:w="180" w:type="dxa"/>
            <w:vAlign w:val="bottom"/>
          </w:tcPr>
          <w:p w14:paraId="53A5C3DA"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19576B3F" w14:textId="17CD9292"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5</w:t>
            </w:r>
          </w:p>
        </w:tc>
        <w:tc>
          <w:tcPr>
            <w:tcW w:w="229" w:type="dxa"/>
          </w:tcPr>
          <w:p w14:paraId="49BA1CB0"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3EB6CC0" w14:textId="447CB033"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79B7A8EF"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15D8D8F4" w14:textId="7E80611A"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3B07D37F"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36497439" w14:textId="6999641B"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37</w:t>
            </w:r>
          </w:p>
        </w:tc>
      </w:tr>
      <w:tr w:rsidR="002F728D" w:rsidRPr="005C619D" w14:paraId="544AFE0D" w14:textId="77777777" w:rsidTr="002F728D">
        <w:trPr>
          <w:gridAfter w:val="3"/>
          <w:wAfter w:w="27" w:type="dxa"/>
        </w:trPr>
        <w:tc>
          <w:tcPr>
            <w:tcW w:w="3161" w:type="dxa"/>
            <w:vAlign w:val="bottom"/>
          </w:tcPr>
          <w:p w14:paraId="02071774"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Provisions for employee benefits</w:t>
            </w:r>
          </w:p>
        </w:tc>
        <w:tc>
          <w:tcPr>
            <w:tcW w:w="1080" w:type="dxa"/>
          </w:tcPr>
          <w:p w14:paraId="651B7051" w14:textId="21CB37CB"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313</w:t>
            </w:r>
          </w:p>
        </w:tc>
        <w:tc>
          <w:tcPr>
            <w:tcW w:w="180" w:type="dxa"/>
            <w:vAlign w:val="bottom"/>
          </w:tcPr>
          <w:p w14:paraId="68B0AF96"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5D4D0E5E" w14:textId="7C17F0A1"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22</w:t>
            </w:r>
          </w:p>
        </w:tc>
        <w:tc>
          <w:tcPr>
            <w:tcW w:w="229" w:type="dxa"/>
          </w:tcPr>
          <w:p w14:paraId="702D162B"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CB870A7" w14:textId="57A29E25"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(33)</w:t>
            </w:r>
          </w:p>
        </w:tc>
        <w:tc>
          <w:tcPr>
            <w:tcW w:w="426" w:type="dxa"/>
            <w:vAlign w:val="bottom"/>
          </w:tcPr>
          <w:p w14:paraId="1AC6620E"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47AC6D15" w14:textId="1499DB8B"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3CE188BC"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3347606D" w14:textId="1C067029"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302</w:t>
            </w:r>
          </w:p>
        </w:tc>
      </w:tr>
      <w:tr w:rsidR="002F728D" w:rsidRPr="005C619D" w14:paraId="4296ACEF" w14:textId="77777777" w:rsidTr="002F728D">
        <w:trPr>
          <w:gridAfter w:val="3"/>
          <w:wAfter w:w="27" w:type="dxa"/>
        </w:trPr>
        <w:tc>
          <w:tcPr>
            <w:tcW w:w="3161" w:type="dxa"/>
            <w:vAlign w:val="bottom"/>
          </w:tcPr>
          <w:p w14:paraId="5C012B5D"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Provisions for other liabilities</w:t>
            </w:r>
          </w:p>
        </w:tc>
        <w:tc>
          <w:tcPr>
            <w:tcW w:w="1080" w:type="dxa"/>
          </w:tcPr>
          <w:p w14:paraId="33E9652E" w14:textId="7B99E432"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289</w:t>
            </w:r>
          </w:p>
        </w:tc>
        <w:tc>
          <w:tcPr>
            <w:tcW w:w="180" w:type="dxa"/>
            <w:vAlign w:val="bottom"/>
          </w:tcPr>
          <w:p w14:paraId="1BDB59C0"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490ECB87" w14:textId="41DBACB9"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19</w:t>
            </w:r>
          </w:p>
        </w:tc>
        <w:tc>
          <w:tcPr>
            <w:tcW w:w="229" w:type="dxa"/>
          </w:tcPr>
          <w:p w14:paraId="57A2DD66"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1E14665A" w14:textId="237E0A2E"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0FA74B70"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2005B8C5" w14:textId="2AF5BC83"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(63)</w:t>
            </w:r>
          </w:p>
        </w:tc>
        <w:tc>
          <w:tcPr>
            <w:tcW w:w="195" w:type="dxa"/>
          </w:tcPr>
          <w:p w14:paraId="168E1012"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630B4659" w14:textId="0CF13564"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245</w:t>
            </w:r>
          </w:p>
        </w:tc>
      </w:tr>
      <w:tr w:rsidR="002F728D" w:rsidRPr="005C619D" w14:paraId="7B6FD54E" w14:textId="77777777" w:rsidTr="002F728D">
        <w:trPr>
          <w:gridAfter w:val="3"/>
          <w:wAfter w:w="27" w:type="dxa"/>
        </w:trPr>
        <w:tc>
          <w:tcPr>
            <w:tcW w:w="3161" w:type="dxa"/>
            <w:vAlign w:val="bottom"/>
          </w:tcPr>
          <w:p w14:paraId="2975162E" w14:textId="77777777" w:rsidR="002F728D" w:rsidRPr="002F728D" w:rsidRDefault="002F728D" w:rsidP="002F728D">
            <w:pPr>
              <w:spacing w:line="220" w:lineRule="exact"/>
              <w:ind w:right="-61"/>
              <w:rPr>
                <w:rFonts w:ascii="CordiaUPC" w:eastAsia="Times New Roman" w:hAnsi="CordiaUPC" w:cs="CordiaUPC"/>
                <w:sz w:val="24"/>
                <w:szCs w:val="24"/>
                <w:lang w:val="en-US" w:eastAsia="th-TH"/>
              </w:rPr>
            </w:pPr>
            <w:r w:rsidRPr="002F728D">
              <w:rPr>
                <w:rFonts w:ascii="CordiaUPC" w:eastAsia="Times New Roman" w:hAnsi="CordiaUPC" w:cs="CordiaUPC" w:hint="cs"/>
                <w:sz w:val="24"/>
                <w:szCs w:val="24"/>
              </w:rPr>
              <w:t>Deferred revenue and other liabilities</w:t>
            </w:r>
          </w:p>
        </w:tc>
        <w:tc>
          <w:tcPr>
            <w:tcW w:w="1080" w:type="dxa"/>
          </w:tcPr>
          <w:p w14:paraId="0BE0B5E3" w14:textId="22B6415C"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912</w:t>
            </w:r>
          </w:p>
        </w:tc>
        <w:tc>
          <w:tcPr>
            <w:tcW w:w="180" w:type="dxa"/>
            <w:vAlign w:val="bottom"/>
          </w:tcPr>
          <w:p w14:paraId="46AE6A68"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2C34E050" w14:textId="33018B1B"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108</w:t>
            </w:r>
          </w:p>
        </w:tc>
        <w:tc>
          <w:tcPr>
            <w:tcW w:w="229" w:type="dxa"/>
          </w:tcPr>
          <w:p w14:paraId="038E3050"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0E018FA" w14:textId="5D42500A"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302ACCDE"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75023444" w14:textId="5405898A"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709C1551"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2EEAA95B" w14:textId="024FBBE0"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1,020</w:t>
            </w:r>
          </w:p>
        </w:tc>
      </w:tr>
      <w:tr w:rsidR="002F728D" w:rsidRPr="005C619D" w14:paraId="2D9D2766" w14:textId="77777777" w:rsidTr="002F728D">
        <w:trPr>
          <w:gridAfter w:val="3"/>
          <w:wAfter w:w="27" w:type="dxa"/>
        </w:trPr>
        <w:tc>
          <w:tcPr>
            <w:tcW w:w="3161" w:type="dxa"/>
            <w:vAlign w:val="bottom"/>
          </w:tcPr>
          <w:p w14:paraId="0C571BF5"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080" w:type="dxa"/>
          </w:tcPr>
          <w:p w14:paraId="04D83AFB" w14:textId="2C37BCE7"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208</w:t>
            </w:r>
          </w:p>
        </w:tc>
        <w:tc>
          <w:tcPr>
            <w:tcW w:w="180" w:type="dxa"/>
            <w:vAlign w:val="bottom"/>
          </w:tcPr>
          <w:p w14:paraId="765B72C4"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2D4EC343" w14:textId="282AE074"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36</w:t>
            </w:r>
          </w:p>
        </w:tc>
        <w:tc>
          <w:tcPr>
            <w:tcW w:w="229" w:type="dxa"/>
          </w:tcPr>
          <w:p w14:paraId="41A5B722"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Borders>
              <w:bottom w:val="single" w:sz="4" w:space="0" w:color="auto"/>
            </w:tcBorders>
          </w:tcPr>
          <w:p w14:paraId="0D6F6C5F" w14:textId="236070AC"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(13)</w:t>
            </w:r>
          </w:p>
        </w:tc>
        <w:tc>
          <w:tcPr>
            <w:tcW w:w="426" w:type="dxa"/>
            <w:vAlign w:val="bottom"/>
          </w:tcPr>
          <w:p w14:paraId="069D23E6"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Borders>
              <w:bottom w:val="single" w:sz="4" w:space="0" w:color="auto"/>
            </w:tcBorders>
          </w:tcPr>
          <w:p w14:paraId="5576E88C" w14:textId="45CF3E57"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4DC43354"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tcPr>
          <w:p w14:paraId="7AF1E9A4" w14:textId="2AD8748F"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231</w:t>
            </w:r>
          </w:p>
        </w:tc>
      </w:tr>
      <w:tr w:rsidR="002F728D" w:rsidRPr="009B2F8C" w14:paraId="7E6F58CE" w14:textId="77777777" w:rsidTr="002F728D">
        <w:trPr>
          <w:gridAfter w:val="3"/>
          <w:wAfter w:w="27" w:type="dxa"/>
        </w:trPr>
        <w:tc>
          <w:tcPr>
            <w:tcW w:w="3161" w:type="dxa"/>
            <w:vAlign w:val="bottom"/>
          </w:tcPr>
          <w:p w14:paraId="00FD4069" w14:textId="77777777" w:rsidR="002F728D" w:rsidRPr="002F728D" w:rsidRDefault="002F728D" w:rsidP="002F728D">
            <w:pPr>
              <w:spacing w:line="22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sz w:val="24"/>
                <w:szCs w:val="24"/>
              </w:rPr>
              <w:t>Total</w:t>
            </w:r>
          </w:p>
        </w:tc>
        <w:tc>
          <w:tcPr>
            <w:tcW w:w="1080" w:type="dxa"/>
            <w:tcBorders>
              <w:top w:val="single" w:sz="4" w:space="0" w:color="auto"/>
              <w:bottom w:val="single" w:sz="4" w:space="0" w:color="auto"/>
            </w:tcBorders>
          </w:tcPr>
          <w:p w14:paraId="0E9CB325" w14:textId="63F5E125" w:rsidR="002F728D" w:rsidRPr="002F728D" w:rsidRDefault="00361C0B"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4,344</w:t>
            </w:r>
          </w:p>
        </w:tc>
        <w:tc>
          <w:tcPr>
            <w:tcW w:w="180" w:type="dxa"/>
            <w:vAlign w:val="bottom"/>
          </w:tcPr>
          <w:p w14:paraId="2C91525C"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tcPr>
          <w:p w14:paraId="5E115013" w14:textId="60602C47" w:rsidR="002F728D" w:rsidRPr="002F728D" w:rsidRDefault="00361C0B"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368</w:t>
            </w:r>
          </w:p>
        </w:tc>
        <w:tc>
          <w:tcPr>
            <w:tcW w:w="229" w:type="dxa"/>
          </w:tcPr>
          <w:p w14:paraId="5939D762"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1B08B11B" w14:textId="2570FA7F" w:rsidR="002F728D" w:rsidRPr="002F728D" w:rsidRDefault="00361C0B"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(46)</w:t>
            </w:r>
          </w:p>
        </w:tc>
        <w:tc>
          <w:tcPr>
            <w:tcW w:w="426" w:type="dxa"/>
            <w:vAlign w:val="bottom"/>
          </w:tcPr>
          <w:p w14:paraId="377F1EDE"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Borders>
              <w:top w:val="single" w:sz="4" w:space="0" w:color="auto"/>
              <w:bottom w:val="single" w:sz="4" w:space="0" w:color="auto"/>
            </w:tcBorders>
          </w:tcPr>
          <w:p w14:paraId="22CFFE1F" w14:textId="2314F9D8" w:rsidR="002F728D" w:rsidRPr="002F728D" w:rsidRDefault="00361C0B"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(66)</w:t>
            </w:r>
          </w:p>
        </w:tc>
        <w:tc>
          <w:tcPr>
            <w:tcW w:w="195" w:type="dxa"/>
          </w:tcPr>
          <w:p w14:paraId="2054AC14"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915" w:type="dxa"/>
            <w:tcBorders>
              <w:top w:val="single" w:sz="4" w:space="0" w:color="auto"/>
              <w:bottom w:val="single" w:sz="4" w:space="0" w:color="auto"/>
            </w:tcBorders>
          </w:tcPr>
          <w:p w14:paraId="6B5A334F" w14:textId="17070C38" w:rsidR="002F728D" w:rsidRPr="009B2F8C" w:rsidRDefault="00361C0B" w:rsidP="002F728D">
            <w:pPr>
              <w:tabs>
                <w:tab w:val="decimal" w:pos="793"/>
              </w:tabs>
              <w:spacing w:line="220" w:lineRule="exact"/>
              <w:rPr>
                <w:rFonts w:ascii="CordiaUPC" w:eastAsia="Times New Roman" w:hAnsi="CordiaUPC" w:cs="CordiaUPC"/>
                <w:b/>
                <w:bCs/>
                <w:sz w:val="24"/>
                <w:szCs w:val="24"/>
              </w:rPr>
            </w:pPr>
            <w:r w:rsidRPr="009B2F8C">
              <w:rPr>
                <w:rFonts w:ascii="CordiaUPC" w:eastAsia="Times New Roman" w:hAnsi="CordiaUPC" w:cs="CordiaUPC"/>
                <w:b/>
                <w:bCs/>
                <w:sz w:val="24"/>
                <w:szCs w:val="24"/>
              </w:rPr>
              <w:t>4,600</w:t>
            </w:r>
          </w:p>
        </w:tc>
      </w:tr>
      <w:tr w:rsidR="002F728D" w:rsidRPr="005C619D" w14:paraId="126CCE38" w14:textId="77777777" w:rsidTr="002F728D">
        <w:trPr>
          <w:gridAfter w:val="3"/>
          <w:wAfter w:w="27" w:type="dxa"/>
        </w:trPr>
        <w:tc>
          <w:tcPr>
            <w:tcW w:w="3161" w:type="dxa"/>
            <w:vAlign w:val="bottom"/>
          </w:tcPr>
          <w:p w14:paraId="10AEC176" w14:textId="77777777" w:rsidR="002F728D" w:rsidRPr="002F728D" w:rsidRDefault="002F728D" w:rsidP="002F728D">
            <w:pPr>
              <w:spacing w:line="220" w:lineRule="exact"/>
              <w:ind w:right="-126"/>
              <w:rPr>
                <w:rFonts w:ascii="CordiaUPC" w:eastAsia="Times New Roman" w:hAnsi="CordiaUPC" w:cs="CordiaUPC"/>
                <w:b/>
                <w:bCs/>
                <w:i/>
                <w:iCs/>
                <w:sz w:val="24"/>
                <w:szCs w:val="24"/>
              </w:rPr>
            </w:pPr>
          </w:p>
        </w:tc>
        <w:tc>
          <w:tcPr>
            <w:tcW w:w="1080" w:type="dxa"/>
            <w:vAlign w:val="bottom"/>
          </w:tcPr>
          <w:p w14:paraId="1B4091A1"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80" w:type="dxa"/>
            <w:vAlign w:val="bottom"/>
          </w:tcPr>
          <w:p w14:paraId="171F8517"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vAlign w:val="bottom"/>
          </w:tcPr>
          <w:p w14:paraId="2F416E4A"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229" w:type="dxa"/>
          </w:tcPr>
          <w:p w14:paraId="7C30E9CA"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7B85F393"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426" w:type="dxa"/>
            <w:vAlign w:val="bottom"/>
          </w:tcPr>
          <w:p w14:paraId="5CDE3EB8"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5518FD79"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95" w:type="dxa"/>
          </w:tcPr>
          <w:p w14:paraId="3AC0E2A0"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15" w:type="dxa"/>
            <w:vAlign w:val="bottom"/>
          </w:tcPr>
          <w:p w14:paraId="14C2DB89" w14:textId="77777777" w:rsidR="002F728D" w:rsidRPr="002F728D" w:rsidRDefault="002F728D" w:rsidP="002F728D">
            <w:pPr>
              <w:tabs>
                <w:tab w:val="decimal" w:pos="793"/>
              </w:tabs>
              <w:spacing w:line="220" w:lineRule="exact"/>
              <w:rPr>
                <w:rFonts w:ascii="CordiaUPC" w:eastAsia="Times New Roman" w:hAnsi="CordiaUPC" w:cs="CordiaUPC"/>
                <w:sz w:val="24"/>
                <w:szCs w:val="24"/>
              </w:rPr>
            </w:pPr>
          </w:p>
        </w:tc>
      </w:tr>
      <w:tr w:rsidR="002F728D" w:rsidRPr="005C619D" w14:paraId="012335EF" w14:textId="77777777" w:rsidTr="002F728D">
        <w:trPr>
          <w:gridAfter w:val="2"/>
          <w:wAfter w:w="18" w:type="dxa"/>
        </w:trPr>
        <w:tc>
          <w:tcPr>
            <w:tcW w:w="3161" w:type="dxa"/>
            <w:vAlign w:val="bottom"/>
          </w:tcPr>
          <w:p w14:paraId="088CCFBA" w14:textId="77777777" w:rsidR="002F728D" w:rsidRPr="002F728D" w:rsidRDefault="002F728D" w:rsidP="002F728D">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b/>
                <w:bCs/>
                <w:i/>
                <w:iCs/>
                <w:sz w:val="24"/>
                <w:szCs w:val="24"/>
              </w:rPr>
              <w:t>Deferred tax liabilities</w:t>
            </w:r>
          </w:p>
        </w:tc>
        <w:tc>
          <w:tcPr>
            <w:tcW w:w="1080" w:type="dxa"/>
            <w:vAlign w:val="bottom"/>
          </w:tcPr>
          <w:p w14:paraId="1D09B723" w14:textId="54113F58"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80" w:type="dxa"/>
            <w:vAlign w:val="bottom"/>
          </w:tcPr>
          <w:p w14:paraId="18C385C5"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vAlign w:val="bottom"/>
          </w:tcPr>
          <w:p w14:paraId="1FEF980E" w14:textId="1E0BF7A3"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229" w:type="dxa"/>
          </w:tcPr>
          <w:p w14:paraId="45A9217C"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4766812" w14:textId="7D7F2B52"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426" w:type="dxa"/>
            <w:vAlign w:val="bottom"/>
          </w:tcPr>
          <w:p w14:paraId="4D831BBB"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39CBC0AE" w14:textId="00162DD5"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95" w:type="dxa"/>
          </w:tcPr>
          <w:p w14:paraId="58ABB4B1"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4E3FD034" w14:textId="7451A47B" w:rsidR="002F728D" w:rsidRPr="002F728D" w:rsidRDefault="002F728D" w:rsidP="002F728D">
            <w:pPr>
              <w:tabs>
                <w:tab w:val="decimal" w:pos="793"/>
              </w:tabs>
              <w:spacing w:line="220" w:lineRule="exact"/>
              <w:rPr>
                <w:rFonts w:ascii="CordiaUPC" w:eastAsia="Times New Roman" w:hAnsi="CordiaUPC" w:cs="CordiaUPC"/>
                <w:sz w:val="24"/>
                <w:szCs w:val="24"/>
              </w:rPr>
            </w:pPr>
          </w:p>
        </w:tc>
      </w:tr>
      <w:tr w:rsidR="002F728D" w:rsidRPr="005C619D" w14:paraId="439389B2" w14:textId="77777777" w:rsidTr="002F728D">
        <w:trPr>
          <w:gridAfter w:val="2"/>
          <w:wAfter w:w="18" w:type="dxa"/>
        </w:trPr>
        <w:tc>
          <w:tcPr>
            <w:tcW w:w="3161" w:type="dxa"/>
            <w:vAlign w:val="bottom"/>
          </w:tcPr>
          <w:p w14:paraId="4D0280AE"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080" w:type="dxa"/>
            <w:vAlign w:val="bottom"/>
          </w:tcPr>
          <w:p w14:paraId="740F5ED0" w14:textId="34B7F81F"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121</w:t>
            </w:r>
          </w:p>
        </w:tc>
        <w:tc>
          <w:tcPr>
            <w:tcW w:w="180" w:type="dxa"/>
            <w:vAlign w:val="bottom"/>
          </w:tcPr>
          <w:p w14:paraId="0CB535F8"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1EE42DDB" w14:textId="6DE8FBAC"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229" w:type="dxa"/>
          </w:tcPr>
          <w:p w14:paraId="32BFFE54"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A8CB935" w14:textId="12ADD5F6"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(25)</w:t>
            </w:r>
          </w:p>
        </w:tc>
        <w:tc>
          <w:tcPr>
            <w:tcW w:w="426" w:type="dxa"/>
            <w:vAlign w:val="bottom"/>
          </w:tcPr>
          <w:p w14:paraId="53A9CDD1"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3449A12B" w14:textId="12025F7E"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07B8CB16"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5753C403" w14:textId="7B1FE789" w:rsidR="002F728D" w:rsidRPr="002F728D" w:rsidRDefault="00361C0B"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96</w:t>
            </w:r>
          </w:p>
        </w:tc>
      </w:tr>
      <w:tr w:rsidR="002F728D" w:rsidRPr="005C619D" w14:paraId="277FA64E" w14:textId="77777777" w:rsidTr="002F728D">
        <w:trPr>
          <w:gridAfter w:val="2"/>
          <w:wAfter w:w="18" w:type="dxa"/>
        </w:trPr>
        <w:tc>
          <w:tcPr>
            <w:tcW w:w="3161" w:type="dxa"/>
            <w:vAlign w:val="bottom"/>
          </w:tcPr>
          <w:p w14:paraId="0E164D01"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Premises and equipment</w:t>
            </w:r>
          </w:p>
        </w:tc>
        <w:tc>
          <w:tcPr>
            <w:tcW w:w="1080" w:type="dxa"/>
            <w:vAlign w:val="bottom"/>
          </w:tcPr>
          <w:p w14:paraId="0894E2F4" w14:textId="3BD86909" w:rsidR="002F728D" w:rsidRPr="002F728D" w:rsidRDefault="00361C0B"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1,350</w:t>
            </w:r>
          </w:p>
        </w:tc>
        <w:tc>
          <w:tcPr>
            <w:tcW w:w="180" w:type="dxa"/>
            <w:vAlign w:val="bottom"/>
          </w:tcPr>
          <w:p w14:paraId="52D357F9"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10E2C12E" w14:textId="2EB57177" w:rsidR="002F728D" w:rsidRPr="002F728D" w:rsidRDefault="001A4DC0"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19</w:t>
            </w:r>
          </w:p>
        </w:tc>
        <w:tc>
          <w:tcPr>
            <w:tcW w:w="229" w:type="dxa"/>
          </w:tcPr>
          <w:p w14:paraId="6619AD64"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Pr>
          <w:p w14:paraId="021DD190" w14:textId="2F763D98" w:rsidR="002F728D" w:rsidRPr="002F728D" w:rsidRDefault="001A4DC0"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(6)</w:t>
            </w:r>
          </w:p>
        </w:tc>
        <w:tc>
          <w:tcPr>
            <w:tcW w:w="426" w:type="dxa"/>
            <w:vAlign w:val="bottom"/>
          </w:tcPr>
          <w:p w14:paraId="4CFD3AEF"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Pr>
          <w:p w14:paraId="29CAB074" w14:textId="6625B287" w:rsidR="002F728D" w:rsidRPr="002F728D" w:rsidRDefault="001A4DC0"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5FE02383"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34BF3C78" w14:textId="067EF846" w:rsidR="002F728D" w:rsidRPr="002F728D" w:rsidRDefault="001A4DC0"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1,363</w:t>
            </w:r>
          </w:p>
        </w:tc>
      </w:tr>
      <w:tr w:rsidR="002F728D" w:rsidRPr="005C619D" w14:paraId="4E8309C1" w14:textId="77777777" w:rsidTr="002F728D">
        <w:trPr>
          <w:gridAfter w:val="2"/>
          <w:wAfter w:w="18" w:type="dxa"/>
        </w:trPr>
        <w:tc>
          <w:tcPr>
            <w:tcW w:w="3161" w:type="dxa"/>
            <w:vAlign w:val="bottom"/>
          </w:tcPr>
          <w:p w14:paraId="671BC896" w14:textId="77777777" w:rsidR="002F728D" w:rsidRPr="002F728D" w:rsidRDefault="002F728D" w:rsidP="002F728D">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080" w:type="dxa"/>
            <w:vAlign w:val="bottom"/>
          </w:tcPr>
          <w:p w14:paraId="2FEB22EC" w14:textId="41AA47C8" w:rsidR="002F728D" w:rsidRPr="002F728D" w:rsidRDefault="001A4DC0"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55</w:t>
            </w:r>
          </w:p>
        </w:tc>
        <w:tc>
          <w:tcPr>
            <w:tcW w:w="180" w:type="dxa"/>
            <w:vAlign w:val="bottom"/>
          </w:tcPr>
          <w:p w14:paraId="6AA777F2"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54" w:type="dxa"/>
          </w:tcPr>
          <w:p w14:paraId="35B1724E" w14:textId="1D3725B3" w:rsidR="002F728D" w:rsidRPr="002F728D" w:rsidRDefault="001A4DC0"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(3)</w:t>
            </w:r>
          </w:p>
        </w:tc>
        <w:tc>
          <w:tcPr>
            <w:tcW w:w="229" w:type="dxa"/>
          </w:tcPr>
          <w:p w14:paraId="737AE9AF"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190" w:type="dxa"/>
            <w:tcBorders>
              <w:bottom w:val="single" w:sz="4" w:space="0" w:color="auto"/>
            </w:tcBorders>
          </w:tcPr>
          <w:p w14:paraId="4D63C620" w14:textId="67ADF9E6" w:rsidR="002F728D" w:rsidRPr="002F728D" w:rsidRDefault="001A4DC0"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426" w:type="dxa"/>
            <w:vAlign w:val="bottom"/>
          </w:tcPr>
          <w:p w14:paraId="07B494AB"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1050" w:type="dxa"/>
            <w:tcBorders>
              <w:bottom w:val="single" w:sz="4" w:space="0" w:color="auto"/>
            </w:tcBorders>
          </w:tcPr>
          <w:p w14:paraId="35B80BD6" w14:textId="1858DD66" w:rsidR="002F728D" w:rsidRPr="002F728D" w:rsidRDefault="001A4DC0" w:rsidP="002F728D">
            <w:pPr>
              <w:tabs>
                <w:tab w:val="decimal" w:pos="1023"/>
              </w:tabs>
              <w:spacing w:line="220" w:lineRule="exact"/>
              <w:rPr>
                <w:rFonts w:ascii="CordiaUPC" w:eastAsia="Times New Roman" w:hAnsi="CordiaUPC" w:cs="CordiaUPC"/>
                <w:sz w:val="24"/>
                <w:szCs w:val="24"/>
              </w:rPr>
            </w:pPr>
            <w:r>
              <w:rPr>
                <w:rFonts w:ascii="CordiaUPC" w:eastAsia="Times New Roman" w:hAnsi="CordiaUPC" w:cs="CordiaUPC"/>
                <w:sz w:val="24"/>
                <w:szCs w:val="24"/>
              </w:rPr>
              <w:t>-</w:t>
            </w:r>
          </w:p>
        </w:tc>
        <w:tc>
          <w:tcPr>
            <w:tcW w:w="195" w:type="dxa"/>
          </w:tcPr>
          <w:p w14:paraId="70AACE8E" w14:textId="77777777" w:rsidR="002F728D" w:rsidRPr="002F728D" w:rsidRDefault="002F728D" w:rsidP="002F728D">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63C3182B" w14:textId="3ACCDF9C" w:rsidR="002F728D" w:rsidRPr="002F728D" w:rsidRDefault="001A4DC0" w:rsidP="002F728D">
            <w:pPr>
              <w:tabs>
                <w:tab w:val="decimal" w:pos="793"/>
              </w:tabs>
              <w:spacing w:line="220" w:lineRule="exact"/>
              <w:rPr>
                <w:rFonts w:ascii="CordiaUPC" w:eastAsia="Times New Roman" w:hAnsi="CordiaUPC" w:cs="CordiaUPC"/>
                <w:sz w:val="24"/>
                <w:szCs w:val="24"/>
              </w:rPr>
            </w:pPr>
            <w:r>
              <w:rPr>
                <w:rFonts w:ascii="CordiaUPC" w:eastAsia="Times New Roman" w:hAnsi="CordiaUPC" w:cs="CordiaUPC"/>
                <w:sz w:val="24"/>
                <w:szCs w:val="24"/>
              </w:rPr>
              <w:t>52</w:t>
            </w:r>
          </w:p>
        </w:tc>
      </w:tr>
      <w:tr w:rsidR="002F728D" w:rsidRPr="005C619D" w14:paraId="0AD6811D" w14:textId="77777777" w:rsidTr="002F728D">
        <w:trPr>
          <w:gridAfter w:val="2"/>
          <w:wAfter w:w="18" w:type="dxa"/>
        </w:trPr>
        <w:tc>
          <w:tcPr>
            <w:tcW w:w="3161" w:type="dxa"/>
            <w:vAlign w:val="bottom"/>
          </w:tcPr>
          <w:p w14:paraId="141A0CAE" w14:textId="77777777" w:rsidR="002F728D" w:rsidRPr="002F728D" w:rsidRDefault="002F728D" w:rsidP="002F728D">
            <w:pPr>
              <w:spacing w:line="220" w:lineRule="exact"/>
              <w:ind w:left="180" w:hanging="180"/>
              <w:rPr>
                <w:rFonts w:ascii="CordiaUPC" w:eastAsia="Times New Roman" w:hAnsi="CordiaUPC" w:cs="CordiaUPC"/>
                <w:b/>
                <w:bCs/>
                <w:sz w:val="24"/>
                <w:szCs w:val="24"/>
              </w:rPr>
            </w:pPr>
            <w:r w:rsidRPr="002F728D">
              <w:rPr>
                <w:rFonts w:ascii="CordiaUPC" w:eastAsia="Times New Roman" w:hAnsi="CordiaUPC" w:cs="CordiaUPC" w:hint="cs"/>
                <w:b/>
                <w:bCs/>
                <w:sz w:val="24"/>
                <w:szCs w:val="24"/>
              </w:rPr>
              <w:t>Total</w:t>
            </w:r>
          </w:p>
        </w:tc>
        <w:tc>
          <w:tcPr>
            <w:tcW w:w="1080" w:type="dxa"/>
            <w:tcBorders>
              <w:top w:val="single" w:sz="4" w:space="0" w:color="auto"/>
              <w:left w:val="nil"/>
              <w:bottom w:val="single" w:sz="4" w:space="0" w:color="auto"/>
              <w:right w:val="nil"/>
            </w:tcBorders>
            <w:vAlign w:val="bottom"/>
          </w:tcPr>
          <w:p w14:paraId="46652157" w14:textId="15778C35" w:rsidR="002F728D" w:rsidRPr="002F728D" w:rsidRDefault="001A4DC0"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1</w:t>
            </w:r>
            <w:r w:rsidR="004D3CDD">
              <w:rPr>
                <w:rFonts w:ascii="CordiaUPC" w:eastAsia="Times New Roman" w:hAnsi="CordiaUPC" w:cs="CordiaUPC"/>
                <w:b/>
                <w:bCs/>
                <w:sz w:val="24"/>
                <w:szCs w:val="24"/>
              </w:rPr>
              <w:t>,</w:t>
            </w:r>
            <w:r>
              <w:rPr>
                <w:rFonts w:ascii="CordiaUPC" w:eastAsia="Times New Roman" w:hAnsi="CordiaUPC" w:cs="CordiaUPC"/>
                <w:b/>
                <w:bCs/>
                <w:sz w:val="24"/>
                <w:szCs w:val="24"/>
              </w:rPr>
              <w:t>526</w:t>
            </w:r>
          </w:p>
        </w:tc>
        <w:tc>
          <w:tcPr>
            <w:tcW w:w="180" w:type="dxa"/>
            <w:vAlign w:val="bottom"/>
          </w:tcPr>
          <w:p w14:paraId="30BCCDF0"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tcPr>
          <w:p w14:paraId="56354707" w14:textId="16F061F2" w:rsidR="002F728D" w:rsidRPr="002F728D" w:rsidRDefault="001A4DC0"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16</w:t>
            </w:r>
          </w:p>
        </w:tc>
        <w:tc>
          <w:tcPr>
            <w:tcW w:w="229" w:type="dxa"/>
          </w:tcPr>
          <w:p w14:paraId="54F2C563"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008B4BBF" w14:textId="55C0A19C" w:rsidR="002F728D" w:rsidRPr="002F728D" w:rsidRDefault="001A4DC0"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(31)</w:t>
            </w:r>
          </w:p>
        </w:tc>
        <w:tc>
          <w:tcPr>
            <w:tcW w:w="426" w:type="dxa"/>
            <w:vAlign w:val="bottom"/>
          </w:tcPr>
          <w:p w14:paraId="7AE59D9F"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050" w:type="dxa"/>
            <w:tcBorders>
              <w:top w:val="single" w:sz="4" w:space="0" w:color="auto"/>
              <w:bottom w:val="single" w:sz="4" w:space="0" w:color="auto"/>
            </w:tcBorders>
          </w:tcPr>
          <w:p w14:paraId="55DCE8A7" w14:textId="136195CC" w:rsidR="002F728D" w:rsidRPr="002F728D" w:rsidRDefault="004D3CDD"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w:t>
            </w:r>
          </w:p>
        </w:tc>
        <w:tc>
          <w:tcPr>
            <w:tcW w:w="195" w:type="dxa"/>
          </w:tcPr>
          <w:p w14:paraId="16D638D8"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924" w:type="dxa"/>
            <w:gridSpan w:val="2"/>
            <w:tcBorders>
              <w:top w:val="single" w:sz="4" w:space="0" w:color="auto"/>
              <w:left w:val="nil"/>
              <w:bottom w:val="single" w:sz="4" w:space="0" w:color="auto"/>
              <w:right w:val="nil"/>
            </w:tcBorders>
            <w:vAlign w:val="bottom"/>
          </w:tcPr>
          <w:p w14:paraId="334F78B5" w14:textId="11FB0CAC" w:rsidR="002F728D" w:rsidRPr="002F728D" w:rsidRDefault="004D3CDD" w:rsidP="002F728D">
            <w:pPr>
              <w:tabs>
                <w:tab w:val="decimal" w:pos="79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1,511</w:t>
            </w:r>
          </w:p>
        </w:tc>
      </w:tr>
      <w:tr w:rsidR="002F728D" w:rsidRPr="005C619D" w14:paraId="0C8E84AE" w14:textId="77777777" w:rsidTr="002F728D">
        <w:trPr>
          <w:gridAfter w:val="2"/>
          <w:wAfter w:w="18" w:type="dxa"/>
        </w:trPr>
        <w:tc>
          <w:tcPr>
            <w:tcW w:w="3161" w:type="dxa"/>
            <w:vAlign w:val="bottom"/>
          </w:tcPr>
          <w:p w14:paraId="6223E257" w14:textId="77777777" w:rsidR="002F728D" w:rsidRPr="002F728D" w:rsidRDefault="002F728D" w:rsidP="002F728D">
            <w:pPr>
              <w:spacing w:line="220" w:lineRule="exact"/>
              <w:ind w:left="180" w:hanging="180"/>
              <w:rPr>
                <w:rFonts w:ascii="CordiaUPC" w:eastAsia="Times New Roman" w:hAnsi="CordiaUPC" w:cs="CordiaUPC"/>
                <w:b/>
                <w:bCs/>
                <w:sz w:val="24"/>
                <w:szCs w:val="24"/>
              </w:rPr>
            </w:pPr>
          </w:p>
        </w:tc>
        <w:tc>
          <w:tcPr>
            <w:tcW w:w="1080" w:type="dxa"/>
            <w:tcBorders>
              <w:top w:val="single" w:sz="4" w:space="0" w:color="auto"/>
              <w:left w:val="nil"/>
              <w:right w:val="nil"/>
            </w:tcBorders>
            <w:vAlign w:val="bottom"/>
          </w:tcPr>
          <w:p w14:paraId="15AF1546"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80" w:type="dxa"/>
            <w:vAlign w:val="bottom"/>
          </w:tcPr>
          <w:p w14:paraId="78CFE6F5"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5ADC3E9C"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229" w:type="dxa"/>
          </w:tcPr>
          <w:p w14:paraId="4E5ADF61"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190" w:type="dxa"/>
            <w:tcBorders>
              <w:top w:val="single" w:sz="4" w:space="0" w:color="auto"/>
            </w:tcBorders>
          </w:tcPr>
          <w:p w14:paraId="0F387DFC"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426" w:type="dxa"/>
            <w:vAlign w:val="bottom"/>
          </w:tcPr>
          <w:p w14:paraId="0545D5B0"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050" w:type="dxa"/>
            <w:tcBorders>
              <w:top w:val="single" w:sz="4" w:space="0" w:color="auto"/>
            </w:tcBorders>
          </w:tcPr>
          <w:p w14:paraId="632369B2"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95" w:type="dxa"/>
          </w:tcPr>
          <w:p w14:paraId="609ACAAC"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924" w:type="dxa"/>
            <w:gridSpan w:val="2"/>
            <w:tcBorders>
              <w:top w:val="single" w:sz="4" w:space="0" w:color="auto"/>
              <w:left w:val="nil"/>
              <w:right w:val="nil"/>
            </w:tcBorders>
            <w:vAlign w:val="bottom"/>
          </w:tcPr>
          <w:p w14:paraId="2D5E0FBD" w14:textId="77777777" w:rsidR="002F728D" w:rsidRPr="002F728D" w:rsidRDefault="002F728D" w:rsidP="002F728D">
            <w:pPr>
              <w:tabs>
                <w:tab w:val="decimal" w:pos="793"/>
              </w:tabs>
              <w:spacing w:line="220" w:lineRule="exact"/>
              <w:rPr>
                <w:rFonts w:ascii="CordiaUPC" w:eastAsia="Times New Roman" w:hAnsi="CordiaUPC" w:cs="CordiaUPC"/>
                <w:b/>
                <w:bCs/>
                <w:sz w:val="24"/>
                <w:szCs w:val="24"/>
              </w:rPr>
            </w:pPr>
          </w:p>
        </w:tc>
      </w:tr>
      <w:tr w:rsidR="002F728D" w:rsidRPr="009B2F8C" w14:paraId="051D2946" w14:textId="77777777" w:rsidTr="002F728D">
        <w:trPr>
          <w:gridAfter w:val="2"/>
          <w:wAfter w:w="18" w:type="dxa"/>
        </w:trPr>
        <w:tc>
          <w:tcPr>
            <w:tcW w:w="3161" w:type="dxa"/>
            <w:vAlign w:val="bottom"/>
          </w:tcPr>
          <w:p w14:paraId="5284B178" w14:textId="77777777" w:rsidR="002F728D" w:rsidRPr="002F728D" w:rsidRDefault="002F728D" w:rsidP="002F728D">
            <w:pPr>
              <w:spacing w:line="220" w:lineRule="exact"/>
              <w:ind w:left="180" w:hanging="180"/>
              <w:rPr>
                <w:rFonts w:ascii="CordiaUPC" w:eastAsia="Times New Roman" w:hAnsi="CordiaUPC" w:cs="CordiaUPC"/>
                <w:b/>
                <w:bCs/>
                <w:sz w:val="24"/>
                <w:szCs w:val="24"/>
                <w:lang w:val="en-US" w:bidi="th-TH"/>
              </w:rPr>
            </w:pPr>
            <w:r w:rsidRPr="002F728D">
              <w:rPr>
                <w:rFonts w:ascii="CordiaUPC" w:eastAsia="Times New Roman" w:hAnsi="CordiaUPC" w:cs="CordiaUPC" w:hint="cs"/>
                <w:b/>
                <w:bCs/>
                <w:sz w:val="24"/>
                <w:szCs w:val="24"/>
                <w:lang w:val="en-US" w:bidi="th-TH"/>
              </w:rPr>
              <w:t>Net</w:t>
            </w:r>
          </w:p>
        </w:tc>
        <w:tc>
          <w:tcPr>
            <w:tcW w:w="1080" w:type="dxa"/>
            <w:tcBorders>
              <w:left w:val="nil"/>
              <w:bottom w:val="double" w:sz="4" w:space="0" w:color="auto"/>
              <w:right w:val="nil"/>
            </w:tcBorders>
            <w:vAlign w:val="bottom"/>
          </w:tcPr>
          <w:p w14:paraId="47993384" w14:textId="6D350904" w:rsidR="002F728D" w:rsidRPr="002F728D" w:rsidRDefault="001A4DC0"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2,818</w:t>
            </w:r>
          </w:p>
        </w:tc>
        <w:tc>
          <w:tcPr>
            <w:tcW w:w="180" w:type="dxa"/>
            <w:vAlign w:val="bottom"/>
          </w:tcPr>
          <w:p w14:paraId="5B5A3082"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2E03D819" w14:textId="4752B8AF" w:rsidR="002F728D" w:rsidRPr="002F728D" w:rsidRDefault="001A4DC0"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352</w:t>
            </w:r>
          </w:p>
        </w:tc>
        <w:tc>
          <w:tcPr>
            <w:tcW w:w="229" w:type="dxa"/>
          </w:tcPr>
          <w:p w14:paraId="64860DFF"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190" w:type="dxa"/>
            <w:tcBorders>
              <w:bottom w:val="double" w:sz="4" w:space="0" w:color="auto"/>
            </w:tcBorders>
          </w:tcPr>
          <w:p w14:paraId="05D3E474" w14:textId="54440C56" w:rsidR="002F728D" w:rsidRPr="002F728D" w:rsidRDefault="001A4DC0"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(15)</w:t>
            </w:r>
          </w:p>
        </w:tc>
        <w:tc>
          <w:tcPr>
            <w:tcW w:w="426" w:type="dxa"/>
            <w:vAlign w:val="bottom"/>
          </w:tcPr>
          <w:p w14:paraId="2CEFF070"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1050" w:type="dxa"/>
            <w:tcBorders>
              <w:bottom w:val="double" w:sz="4" w:space="0" w:color="auto"/>
            </w:tcBorders>
          </w:tcPr>
          <w:p w14:paraId="0BE7B84E" w14:textId="410F2454" w:rsidR="002F728D" w:rsidRPr="002F728D" w:rsidRDefault="001A4DC0" w:rsidP="002F728D">
            <w:pPr>
              <w:tabs>
                <w:tab w:val="decimal" w:pos="1023"/>
              </w:tabs>
              <w:spacing w:line="220" w:lineRule="exact"/>
              <w:rPr>
                <w:rFonts w:ascii="CordiaUPC" w:eastAsia="Times New Roman" w:hAnsi="CordiaUPC" w:cs="CordiaUPC"/>
                <w:b/>
                <w:bCs/>
                <w:sz w:val="24"/>
                <w:szCs w:val="24"/>
              </w:rPr>
            </w:pPr>
            <w:r>
              <w:rPr>
                <w:rFonts w:ascii="CordiaUPC" w:eastAsia="Times New Roman" w:hAnsi="CordiaUPC" w:cs="CordiaUPC"/>
                <w:b/>
                <w:bCs/>
                <w:sz w:val="24"/>
                <w:szCs w:val="24"/>
              </w:rPr>
              <w:t>(66)</w:t>
            </w:r>
          </w:p>
        </w:tc>
        <w:tc>
          <w:tcPr>
            <w:tcW w:w="195" w:type="dxa"/>
          </w:tcPr>
          <w:p w14:paraId="539643FA" w14:textId="77777777" w:rsidR="002F728D" w:rsidRPr="002F728D" w:rsidRDefault="002F728D" w:rsidP="002F728D">
            <w:pPr>
              <w:tabs>
                <w:tab w:val="decimal" w:pos="1023"/>
              </w:tabs>
              <w:spacing w:line="220" w:lineRule="exact"/>
              <w:rPr>
                <w:rFonts w:ascii="CordiaUPC" w:eastAsia="Times New Roman" w:hAnsi="CordiaUPC" w:cs="CordiaUPC"/>
                <w:b/>
                <w:bCs/>
                <w:sz w:val="24"/>
                <w:szCs w:val="24"/>
              </w:rPr>
            </w:pPr>
          </w:p>
        </w:tc>
        <w:tc>
          <w:tcPr>
            <w:tcW w:w="924" w:type="dxa"/>
            <w:gridSpan w:val="2"/>
            <w:tcBorders>
              <w:left w:val="nil"/>
              <w:bottom w:val="double" w:sz="4" w:space="0" w:color="auto"/>
              <w:right w:val="nil"/>
            </w:tcBorders>
            <w:vAlign w:val="bottom"/>
          </w:tcPr>
          <w:p w14:paraId="46BABE23" w14:textId="7D721B4A" w:rsidR="002F728D" w:rsidRPr="009B2F8C" w:rsidRDefault="001A4DC0" w:rsidP="002F728D">
            <w:pPr>
              <w:tabs>
                <w:tab w:val="decimal" w:pos="793"/>
              </w:tabs>
              <w:spacing w:line="220" w:lineRule="exact"/>
              <w:rPr>
                <w:rFonts w:ascii="CordiaUPC" w:eastAsia="Times New Roman" w:hAnsi="CordiaUPC" w:cs="CordiaUPC"/>
                <w:b/>
                <w:bCs/>
                <w:sz w:val="24"/>
                <w:szCs w:val="24"/>
              </w:rPr>
            </w:pPr>
            <w:r w:rsidRPr="009B2F8C">
              <w:rPr>
                <w:rFonts w:ascii="CordiaUPC" w:eastAsia="Times New Roman" w:hAnsi="CordiaUPC" w:cs="CordiaUPC"/>
                <w:b/>
                <w:bCs/>
                <w:sz w:val="24"/>
                <w:szCs w:val="24"/>
              </w:rPr>
              <w:t>3,089</w:t>
            </w:r>
          </w:p>
        </w:tc>
      </w:tr>
    </w:tbl>
    <w:p w14:paraId="4AC50CC4" w14:textId="77777777" w:rsidR="002F728D" w:rsidRPr="005C619D" w:rsidRDefault="002F728D" w:rsidP="002F728D">
      <w:pPr>
        <w:pStyle w:val="index"/>
        <w:spacing w:after="0" w:line="240" w:lineRule="auto"/>
        <w:ind w:left="562"/>
        <w:jc w:val="both"/>
        <w:rPr>
          <w:rFonts w:eastAsia="Times New Roman" w:cs="Times New Roman"/>
          <w:sz w:val="2"/>
          <w:szCs w:val="2"/>
        </w:rPr>
      </w:pPr>
    </w:p>
    <w:p w14:paraId="5E48915E" w14:textId="77777777" w:rsidR="002F728D" w:rsidRPr="005C619D" w:rsidRDefault="002F728D" w:rsidP="002F728D">
      <w:pPr>
        <w:rPr>
          <w:rFonts w:cs="Times New Roman"/>
        </w:rPr>
      </w:pPr>
    </w:p>
    <w:tbl>
      <w:tblPr>
        <w:tblW w:w="9407" w:type="dxa"/>
        <w:tblInd w:w="529" w:type="dxa"/>
        <w:tblLayout w:type="fixed"/>
        <w:tblCellMar>
          <w:left w:w="79" w:type="dxa"/>
          <w:right w:w="79" w:type="dxa"/>
        </w:tblCellMar>
        <w:tblLook w:val="04A0" w:firstRow="1" w:lastRow="0" w:firstColumn="1" w:lastColumn="0" w:noHBand="0" w:noVBand="1"/>
      </w:tblPr>
      <w:tblGrid>
        <w:gridCol w:w="3161"/>
        <w:gridCol w:w="1080"/>
        <w:gridCol w:w="180"/>
        <w:gridCol w:w="954"/>
        <w:gridCol w:w="229"/>
        <w:gridCol w:w="1190"/>
        <w:gridCol w:w="426"/>
        <w:gridCol w:w="1050"/>
        <w:gridCol w:w="195"/>
        <w:gridCol w:w="915"/>
        <w:gridCol w:w="9"/>
        <w:gridCol w:w="9"/>
        <w:gridCol w:w="9"/>
      </w:tblGrid>
      <w:tr w:rsidR="002F728D" w:rsidRPr="002F728D" w14:paraId="7E27B149" w14:textId="77777777" w:rsidTr="00397C49">
        <w:trPr>
          <w:tblHeader/>
        </w:trPr>
        <w:tc>
          <w:tcPr>
            <w:tcW w:w="3161" w:type="dxa"/>
            <w:vAlign w:val="bottom"/>
          </w:tcPr>
          <w:p w14:paraId="4793B169" w14:textId="77777777" w:rsidR="002F728D" w:rsidRPr="002F728D" w:rsidRDefault="002F728D" w:rsidP="001B5AF4">
            <w:pPr>
              <w:spacing w:line="220" w:lineRule="exact"/>
              <w:ind w:right="-126"/>
              <w:rPr>
                <w:rFonts w:ascii="CordiaUPC" w:eastAsia="Times New Roman" w:hAnsi="CordiaUPC" w:cs="CordiaUPC"/>
                <w:b/>
                <w:bCs/>
                <w:i/>
                <w:iCs/>
                <w:sz w:val="24"/>
                <w:szCs w:val="24"/>
              </w:rPr>
            </w:pPr>
          </w:p>
        </w:tc>
        <w:tc>
          <w:tcPr>
            <w:tcW w:w="6246" w:type="dxa"/>
            <w:gridSpan w:val="12"/>
            <w:vAlign w:val="bottom"/>
          </w:tcPr>
          <w:p w14:paraId="0809E1CA" w14:textId="77777777" w:rsidR="002F728D" w:rsidRPr="002F728D" w:rsidRDefault="002F728D" w:rsidP="001B5AF4">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Bank only</w:t>
            </w:r>
          </w:p>
        </w:tc>
      </w:tr>
      <w:tr w:rsidR="002F728D" w:rsidRPr="002F728D" w14:paraId="50E3C245" w14:textId="77777777" w:rsidTr="00397C49">
        <w:trPr>
          <w:gridAfter w:val="1"/>
          <w:wAfter w:w="9" w:type="dxa"/>
          <w:tblHeader/>
        </w:trPr>
        <w:tc>
          <w:tcPr>
            <w:tcW w:w="3161" w:type="dxa"/>
            <w:vAlign w:val="bottom"/>
          </w:tcPr>
          <w:p w14:paraId="53C9327B" w14:textId="77777777" w:rsidR="002F728D" w:rsidRPr="002F728D" w:rsidRDefault="002F728D" w:rsidP="001B5AF4">
            <w:pPr>
              <w:spacing w:line="220" w:lineRule="exact"/>
              <w:ind w:right="-126"/>
              <w:rPr>
                <w:rFonts w:ascii="CordiaUPC" w:eastAsia="Times New Roman" w:hAnsi="CordiaUPC" w:cs="CordiaUPC"/>
                <w:b/>
                <w:bCs/>
                <w:i/>
                <w:iCs/>
                <w:sz w:val="24"/>
                <w:szCs w:val="24"/>
              </w:rPr>
            </w:pPr>
          </w:p>
        </w:tc>
        <w:tc>
          <w:tcPr>
            <w:tcW w:w="1080" w:type="dxa"/>
            <w:vAlign w:val="bottom"/>
          </w:tcPr>
          <w:p w14:paraId="68A2875A" w14:textId="77777777" w:rsidR="002F728D" w:rsidRPr="002F728D" w:rsidRDefault="002F728D" w:rsidP="001B5AF4">
            <w:pPr>
              <w:spacing w:line="220" w:lineRule="exact"/>
              <w:ind w:right="11"/>
              <w:jc w:val="center"/>
              <w:rPr>
                <w:rFonts w:ascii="CordiaUPC" w:eastAsia="Times New Roman" w:hAnsi="CordiaUPC" w:cs="CordiaUPC"/>
                <w:sz w:val="24"/>
                <w:szCs w:val="24"/>
              </w:rPr>
            </w:pPr>
          </w:p>
        </w:tc>
        <w:tc>
          <w:tcPr>
            <w:tcW w:w="180" w:type="dxa"/>
            <w:vAlign w:val="bottom"/>
          </w:tcPr>
          <w:p w14:paraId="3E2F6C66" w14:textId="77777777" w:rsidR="002F728D" w:rsidRPr="002F728D" w:rsidRDefault="002F728D" w:rsidP="001B5AF4">
            <w:pPr>
              <w:spacing w:line="220" w:lineRule="exact"/>
              <w:jc w:val="center"/>
              <w:rPr>
                <w:rFonts w:ascii="CordiaUPC" w:eastAsia="Times New Roman" w:hAnsi="CordiaUPC" w:cs="CordiaUPC"/>
                <w:sz w:val="24"/>
                <w:szCs w:val="24"/>
              </w:rPr>
            </w:pPr>
          </w:p>
        </w:tc>
        <w:tc>
          <w:tcPr>
            <w:tcW w:w="2373" w:type="dxa"/>
            <w:gridSpan w:val="3"/>
            <w:tcBorders>
              <w:bottom w:val="single" w:sz="4" w:space="0" w:color="auto"/>
            </w:tcBorders>
            <w:vAlign w:val="bottom"/>
          </w:tcPr>
          <w:p w14:paraId="3C5E63B1" w14:textId="77777777" w:rsidR="002F728D" w:rsidRPr="002F728D" w:rsidRDefault="002F728D" w:rsidP="001B5AF4">
            <w:pPr>
              <w:spacing w:line="220" w:lineRule="exact"/>
              <w:jc w:val="center"/>
              <w:rPr>
                <w:rFonts w:ascii="CordiaUPC" w:eastAsia="Times New Roman" w:hAnsi="CordiaUPC" w:cs="CordiaUPC"/>
                <w:sz w:val="24"/>
                <w:szCs w:val="24"/>
              </w:rPr>
            </w:pPr>
            <w:r w:rsidRPr="002F728D">
              <w:rPr>
                <w:rFonts w:ascii="CordiaUPC" w:eastAsia="Times New Roman" w:hAnsi="CordiaUPC" w:cs="CordiaUPC" w:hint="cs"/>
                <w:sz w:val="24"/>
                <w:szCs w:val="24"/>
              </w:rPr>
              <w:t>(Charged) / Credited to:</w:t>
            </w:r>
          </w:p>
        </w:tc>
        <w:tc>
          <w:tcPr>
            <w:tcW w:w="426" w:type="dxa"/>
            <w:vAlign w:val="bottom"/>
          </w:tcPr>
          <w:p w14:paraId="0C234097" w14:textId="77777777" w:rsidR="002F728D" w:rsidRPr="002F728D" w:rsidRDefault="002F728D" w:rsidP="001B5AF4">
            <w:pPr>
              <w:spacing w:line="220" w:lineRule="exact"/>
              <w:jc w:val="center"/>
              <w:rPr>
                <w:rFonts w:ascii="CordiaUPC" w:eastAsia="Times New Roman" w:hAnsi="CordiaUPC" w:cs="CordiaUPC"/>
                <w:sz w:val="24"/>
                <w:szCs w:val="24"/>
              </w:rPr>
            </w:pPr>
          </w:p>
        </w:tc>
        <w:tc>
          <w:tcPr>
            <w:tcW w:w="1050" w:type="dxa"/>
            <w:vAlign w:val="bottom"/>
          </w:tcPr>
          <w:p w14:paraId="3F7198AD" w14:textId="77777777" w:rsidR="002F728D" w:rsidRPr="002F728D" w:rsidRDefault="002F728D" w:rsidP="001B5AF4">
            <w:pPr>
              <w:spacing w:line="220" w:lineRule="exact"/>
              <w:ind w:right="11"/>
              <w:jc w:val="right"/>
              <w:rPr>
                <w:rFonts w:ascii="CordiaUPC" w:eastAsia="Times New Roman" w:hAnsi="CordiaUPC" w:cs="CordiaUPC"/>
                <w:sz w:val="24"/>
                <w:szCs w:val="24"/>
              </w:rPr>
            </w:pPr>
          </w:p>
        </w:tc>
        <w:tc>
          <w:tcPr>
            <w:tcW w:w="1128" w:type="dxa"/>
            <w:gridSpan w:val="4"/>
          </w:tcPr>
          <w:p w14:paraId="03FB0B0E" w14:textId="77777777" w:rsidR="002F728D" w:rsidRPr="002F728D" w:rsidRDefault="002F728D" w:rsidP="001B5AF4">
            <w:pPr>
              <w:spacing w:line="220" w:lineRule="exact"/>
              <w:ind w:right="11"/>
              <w:jc w:val="right"/>
              <w:rPr>
                <w:rFonts w:ascii="CordiaUPC" w:eastAsia="Times New Roman" w:hAnsi="CordiaUPC" w:cs="CordiaUPC"/>
                <w:sz w:val="24"/>
                <w:szCs w:val="24"/>
              </w:rPr>
            </w:pPr>
          </w:p>
        </w:tc>
      </w:tr>
      <w:tr w:rsidR="002F728D" w:rsidRPr="005C619D" w14:paraId="38F52919" w14:textId="77777777" w:rsidTr="00397C49">
        <w:trPr>
          <w:tblHeader/>
        </w:trPr>
        <w:tc>
          <w:tcPr>
            <w:tcW w:w="3161" w:type="dxa"/>
            <w:vAlign w:val="bottom"/>
          </w:tcPr>
          <w:p w14:paraId="4CA0B505" w14:textId="77777777" w:rsidR="002F728D" w:rsidRPr="002F728D" w:rsidRDefault="002F728D" w:rsidP="001B5AF4">
            <w:pPr>
              <w:spacing w:line="220" w:lineRule="exact"/>
              <w:ind w:right="-126"/>
              <w:rPr>
                <w:rFonts w:ascii="CordiaUPC" w:eastAsia="Times New Roman" w:hAnsi="CordiaUPC" w:cs="CordiaUPC"/>
                <w:b/>
                <w:bCs/>
                <w:i/>
                <w:iCs/>
                <w:sz w:val="24"/>
                <w:szCs w:val="24"/>
              </w:rPr>
            </w:pPr>
          </w:p>
        </w:tc>
        <w:tc>
          <w:tcPr>
            <w:tcW w:w="1080" w:type="dxa"/>
            <w:vAlign w:val="bottom"/>
          </w:tcPr>
          <w:p w14:paraId="4C4D667E" w14:textId="77777777" w:rsidR="002F728D" w:rsidRPr="002F728D" w:rsidRDefault="002F728D" w:rsidP="001B5AF4">
            <w:pPr>
              <w:spacing w:line="220" w:lineRule="exact"/>
              <w:ind w:left="41"/>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 xml:space="preserve">At </w:t>
            </w:r>
          </w:p>
          <w:p w14:paraId="5061DC45" w14:textId="77777777" w:rsidR="002F728D" w:rsidRPr="002F728D" w:rsidRDefault="002F728D" w:rsidP="001B5AF4">
            <w:pPr>
              <w:spacing w:line="220" w:lineRule="exact"/>
              <w:ind w:left="-82" w:right="-70"/>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1 January</w:t>
            </w:r>
          </w:p>
          <w:p w14:paraId="554C1D81" w14:textId="4968B307" w:rsidR="002F728D" w:rsidRPr="002F728D" w:rsidRDefault="002F728D" w:rsidP="001B5AF4">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2020</w:t>
            </w:r>
            <w:r w:rsidR="00A1607C" w:rsidRPr="00EA6BC9">
              <w:rPr>
                <w:rFonts w:ascii="CordiaUPC" w:eastAsia="Times New Roman" w:hAnsi="CordiaUPC" w:cs="CordiaUPC" w:hint="cs"/>
                <w:b/>
                <w:bCs/>
                <w:sz w:val="26"/>
                <w:szCs w:val="26"/>
              </w:rPr>
              <w:t>*</w:t>
            </w:r>
          </w:p>
        </w:tc>
        <w:tc>
          <w:tcPr>
            <w:tcW w:w="180" w:type="dxa"/>
            <w:vAlign w:val="bottom"/>
          </w:tcPr>
          <w:p w14:paraId="6414C0EB" w14:textId="77777777" w:rsidR="002F728D" w:rsidRPr="002F728D" w:rsidRDefault="002F728D" w:rsidP="001B5AF4">
            <w:pPr>
              <w:spacing w:line="22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0B39D629" w14:textId="77777777" w:rsidR="002F728D" w:rsidRPr="002F728D" w:rsidRDefault="002F728D" w:rsidP="001B5AF4">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sz w:val="24"/>
                <w:szCs w:val="24"/>
              </w:rPr>
              <w:t>Profit or loss</w:t>
            </w:r>
          </w:p>
        </w:tc>
        <w:tc>
          <w:tcPr>
            <w:tcW w:w="229" w:type="dxa"/>
          </w:tcPr>
          <w:p w14:paraId="44D98DC1" w14:textId="77777777" w:rsidR="002F728D" w:rsidRPr="002F728D" w:rsidRDefault="002F728D" w:rsidP="001B5AF4">
            <w:pPr>
              <w:spacing w:line="220" w:lineRule="exact"/>
              <w:jc w:val="center"/>
              <w:rPr>
                <w:rFonts w:ascii="CordiaUPC" w:eastAsia="Times New Roman" w:hAnsi="CordiaUPC" w:cs="CordiaUPC"/>
                <w:sz w:val="24"/>
                <w:szCs w:val="24"/>
              </w:rPr>
            </w:pPr>
          </w:p>
        </w:tc>
        <w:tc>
          <w:tcPr>
            <w:tcW w:w="1190" w:type="dxa"/>
          </w:tcPr>
          <w:p w14:paraId="691FFB0E" w14:textId="77777777" w:rsidR="002F728D" w:rsidRPr="002F728D" w:rsidRDefault="002F728D" w:rsidP="001B5AF4">
            <w:pPr>
              <w:spacing w:line="220" w:lineRule="exact"/>
              <w:ind w:left="-74" w:right="-43"/>
              <w:jc w:val="center"/>
              <w:rPr>
                <w:rFonts w:ascii="CordiaUPC" w:eastAsia="Times New Roman" w:hAnsi="CordiaUPC" w:cs="CordiaUPC"/>
                <w:spacing w:val="-6"/>
                <w:sz w:val="24"/>
                <w:szCs w:val="24"/>
              </w:rPr>
            </w:pPr>
            <w:r w:rsidRPr="002F728D">
              <w:rPr>
                <w:rFonts w:ascii="CordiaUPC" w:eastAsia="Times New Roman" w:hAnsi="CordiaUPC" w:cs="CordiaUPC" w:hint="cs"/>
                <w:spacing w:val="-6"/>
                <w:sz w:val="24"/>
                <w:szCs w:val="24"/>
              </w:rPr>
              <w:t>Other comprehensive income</w:t>
            </w:r>
          </w:p>
        </w:tc>
        <w:tc>
          <w:tcPr>
            <w:tcW w:w="426" w:type="dxa"/>
            <w:vAlign w:val="bottom"/>
          </w:tcPr>
          <w:p w14:paraId="0AEF2F0A" w14:textId="77777777" w:rsidR="002F728D" w:rsidRPr="002F728D" w:rsidRDefault="002F728D" w:rsidP="001B5AF4">
            <w:pPr>
              <w:spacing w:line="220" w:lineRule="exact"/>
              <w:jc w:val="center"/>
              <w:rPr>
                <w:rFonts w:ascii="CordiaUPC" w:eastAsia="Times New Roman" w:hAnsi="CordiaUPC" w:cs="CordiaUPC"/>
                <w:sz w:val="24"/>
                <w:szCs w:val="24"/>
              </w:rPr>
            </w:pPr>
          </w:p>
        </w:tc>
        <w:tc>
          <w:tcPr>
            <w:tcW w:w="1050" w:type="dxa"/>
          </w:tcPr>
          <w:p w14:paraId="14EC5C24" w14:textId="77777777" w:rsidR="002F728D" w:rsidRPr="002F728D" w:rsidRDefault="002F728D" w:rsidP="001B5AF4">
            <w:pPr>
              <w:spacing w:line="220" w:lineRule="exact"/>
              <w:ind w:left="-79" w:right="-79"/>
              <w:jc w:val="right"/>
              <w:rPr>
                <w:rFonts w:ascii="CordiaUPC" w:eastAsia="Times New Roman" w:hAnsi="CordiaUPC" w:cs="CordiaUPC"/>
                <w:sz w:val="24"/>
                <w:szCs w:val="24"/>
              </w:rPr>
            </w:pPr>
          </w:p>
          <w:p w14:paraId="4A978BD2" w14:textId="77777777" w:rsidR="002F728D" w:rsidRPr="002F728D" w:rsidRDefault="002F728D" w:rsidP="001B5AF4">
            <w:pPr>
              <w:spacing w:line="220" w:lineRule="exact"/>
              <w:ind w:left="-79" w:right="-79"/>
              <w:jc w:val="right"/>
              <w:rPr>
                <w:rFonts w:ascii="CordiaUPC" w:eastAsia="Times New Roman" w:hAnsi="CordiaUPC" w:cs="CordiaUPC"/>
                <w:sz w:val="24"/>
                <w:szCs w:val="24"/>
              </w:rPr>
            </w:pPr>
          </w:p>
          <w:p w14:paraId="32DBE0B7" w14:textId="77777777" w:rsidR="002F728D" w:rsidRPr="002F728D" w:rsidRDefault="002F728D" w:rsidP="001B5AF4">
            <w:pPr>
              <w:spacing w:line="220" w:lineRule="exact"/>
              <w:ind w:left="-79" w:right="-79"/>
              <w:jc w:val="center"/>
              <w:rPr>
                <w:rFonts w:ascii="CordiaUPC" w:eastAsia="Times New Roman" w:hAnsi="CordiaUPC" w:cs="CordiaUPC"/>
                <w:sz w:val="24"/>
                <w:szCs w:val="24"/>
              </w:rPr>
            </w:pPr>
            <w:r w:rsidRPr="002F728D">
              <w:rPr>
                <w:rFonts w:ascii="CordiaUPC" w:eastAsia="Times New Roman" w:hAnsi="CordiaUPC" w:cs="CordiaUPC" w:hint="cs"/>
                <w:sz w:val="24"/>
                <w:szCs w:val="24"/>
              </w:rPr>
              <w:t>Others</w:t>
            </w:r>
          </w:p>
        </w:tc>
        <w:tc>
          <w:tcPr>
            <w:tcW w:w="195" w:type="dxa"/>
          </w:tcPr>
          <w:p w14:paraId="384895C3" w14:textId="77777777" w:rsidR="002F728D" w:rsidRPr="002F728D" w:rsidRDefault="002F728D" w:rsidP="001B5AF4">
            <w:pPr>
              <w:spacing w:line="220" w:lineRule="exact"/>
              <w:ind w:right="-79"/>
              <w:rPr>
                <w:rFonts w:ascii="CordiaUPC" w:eastAsia="Times New Roman" w:hAnsi="CordiaUPC" w:cs="CordiaUPC"/>
                <w:sz w:val="24"/>
                <w:szCs w:val="24"/>
              </w:rPr>
            </w:pPr>
          </w:p>
        </w:tc>
        <w:tc>
          <w:tcPr>
            <w:tcW w:w="942" w:type="dxa"/>
            <w:gridSpan w:val="4"/>
            <w:vAlign w:val="bottom"/>
          </w:tcPr>
          <w:p w14:paraId="53A6260B" w14:textId="77777777" w:rsidR="002F728D" w:rsidRPr="002F728D" w:rsidRDefault="002F728D" w:rsidP="001B5AF4">
            <w:pPr>
              <w:spacing w:line="220" w:lineRule="exact"/>
              <w:ind w:left="-79"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 xml:space="preserve">At </w:t>
            </w:r>
          </w:p>
          <w:p w14:paraId="280E436C" w14:textId="77777777" w:rsidR="002F728D" w:rsidRPr="002F728D" w:rsidRDefault="002F728D" w:rsidP="001B5AF4">
            <w:pPr>
              <w:spacing w:line="220" w:lineRule="exact"/>
              <w:ind w:left="-79" w:right="-79"/>
              <w:jc w:val="center"/>
              <w:rPr>
                <w:rFonts w:ascii="CordiaUPC" w:eastAsia="Times New Roman" w:hAnsi="CordiaUPC" w:cs="CordiaUPC"/>
                <w:b/>
                <w:bCs/>
                <w:sz w:val="24"/>
                <w:szCs w:val="24"/>
              </w:rPr>
            </w:pPr>
            <w:r w:rsidRPr="002F728D">
              <w:rPr>
                <w:rFonts w:ascii="CordiaUPC" w:eastAsia="Times New Roman" w:hAnsi="CordiaUPC" w:cs="CordiaUPC" w:hint="cs"/>
                <w:b/>
                <w:bCs/>
                <w:sz w:val="24"/>
                <w:szCs w:val="24"/>
              </w:rPr>
              <w:t>30 June</w:t>
            </w:r>
          </w:p>
          <w:p w14:paraId="463D4E64" w14:textId="77777777" w:rsidR="002F728D" w:rsidRPr="002F728D" w:rsidRDefault="002F728D" w:rsidP="001B5AF4">
            <w:pPr>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b/>
                <w:bCs/>
                <w:sz w:val="24"/>
                <w:szCs w:val="24"/>
              </w:rPr>
              <w:t>2020</w:t>
            </w:r>
          </w:p>
        </w:tc>
      </w:tr>
      <w:tr w:rsidR="002F728D" w:rsidRPr="002F728D" w14:paraId="61B0D820" w14:textId="77777777" w:rsidTr="00397C49">
        <w:trPr>
          <w:gridAfter w:val="1"/>
          <w:wAfter w:w="9" w:type="dxa"/>
          <w:tblHeader/>
        </w:trPr>
        <w:tc>
          <w:tcPr>
            <w:tcW w:w="3161" w:type="dxa"/>
            <w:vAlign w:val="bottom"/>
          </w:tcPr>
          <w:p w14:paraId="30366499" w14:textId="77777777" w:rsidR="002F728D" w:rsidRPr="002F728D" w:rsidRDefault="002F728D" w:rsidP="001B5AF4">
            <w:pPr>
              <w:spacing w:line="220" w:lineRule="exact"/>
              <w:ind w:right="-126"/>
              <w:rPr>
                <w:rFonts w:ascii="CordiaUPC" w:eastAsia="Times New Roman" w:hAnsi="CordiaUPC" w:cs="CordiaUPC"/>
                <w:b/>
                <w:bCs/>
                <w:i/>
                <w:iCs/>
                <w:sz w:val="24"/>
                <w:szCs w:val="24"/>
                <w:cs/>
                <w:lang w:bidi="th-TH"/>
              </w:rPr>
            </w:pPr>
          </w:p>
        </w:tc>
        <w:tc>
          <w:tcPr>
            <w:tcW w:w="6237" w:type="dxa"/>
            <w:gridSpan w:val="11"/>
            <w:vAlign w:val="bottom"/>
          </w:tcPr>
          <w:p w14:paraId="31BE041F" w14:textId="6146F0A6" w:rsidR="002F728D" w:rsidRPr="002F728D" w:rsidRDefault="002F728D" w:rsidP="001B5AF4">
            <w:pPr>
              <w:tabs>
                <w:tab w:val="decimal" w:pos="765"/>
              </w:tabs>
              <w:spacing w:line="220" w:lineRule="exact"/>
              <w:ind w:right="11"/>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 xml:space="preserve">(note </w:t>
            </w:r>
            <w:r w:rsidR="00A1607C">
              <w:rPr>
                <w:rFonts w:ascii="CordiaUPC" w:eastAsia="Times New Roman" w:hAnsi="CordiaUPC" w:cs="CordiaUPC"/>
                <w:i/>
                <w:iCs/>
                <w:sz w:val="24"/>
                <w:szCs w:val="24"/>
              </w:rPr>
              <w:t>19</w:t>
            </w:r>
            <w:r w:rsidRPr="002F728D">
              <w:rPr>
                <w:rFonts w:ascii="CordiaUPC" w:eastAsia="Times New Roman" w:hAnsi="CordiaUPC" w:cs="CordiaUPC" w:hint="cs"/>
                <w:i/>
                <w:iCs/>
                <w:sz w:val="24"/>
                <w:szCs w:val="24"/>
              </w:rPr>
              <w:t>.2)</w:t>
            </w:r>
          </w:p>
        </w:tc>
      </w:tr>
      <w:tr w:rsidR="002F728D" w:rsidRPr="002F728D" w14:paraId="6FAB821C" w14:textId="77777777" w:rsidTr="00397C49">
        <w:trPr>
          <w:gridAfter w:val="1"/>
          <w:wAfter w:w="9" w:type="dxa"/>
          <w:tblHeader/>
        </w:trPr>
        <w:tc>
          <w:tcPr>
            <w:tcW w:w="3161" w:type="dxa"/>
            <w:vAlign w:val="bottom"/>
          </w:tcPr>
          <w:p w14:paraId="58602CAC" w14:textId="77777777" w:rsidR="002F728D" w:rsidRPr="002F728D" w:rsidRDefault="002F728D" w:rsidP="001B5AF4">
            <w:pPr>
              <w:spacing w:line="220" w:lineRule="exact"/>
              <w:ind w:right="-126"/>
              <w:rPr>
                <w:rFonts w:ascii="CordiaUPC" w:eastAsia="Times New Roman" w:hAnsi="CordiaUPC" w:cs="CordiaUPC"/>
                <w:b/>
                <w:bCs/>
                <w:i/>
                <w:iCs/>
                <w:sz w:val="24"/>
                <w:szCs w:val="24"/>
              </w:rPr>
            </w:pPr>
          </w:p>
        </w:tc>
        <w:tc>
          <w:tcPr>
            <w:tcW w:w="6237" w:type="dxa"/>
            <w:gridSpan w:val="11"/>
            <w:vAlign w:val="bottom"/>
          </w:tcPr>
          <w:p w14:paraId="7C9EB5A5" w14:textId="77777777" w:rsidR="002F728D" w:rsidRPr="002F728D" w:rsidRDefault="002F728D" w:rsidP="001B5AF4">
            <w:pPr>
              <w:spacing w:line="220" w:lineRule="exact"/>
              <w:ind w:right="-83"/>
              <w:jc w:val="center"/>
              <w:rPr>
                <w:rFonts w:ascii="CordiaUPC" w:eastAsia="Times New Roman" w:hAnsi="CordiaUPC" w:cs="CordiaUPC"/>
                <w:sz w:val="24"/>
                <w:szCs w:val="24"/>
              </w:rPr>
            </w:pPr>
            <w:r w:rsidRPr="002F728D">
              <w:rPr>
                <w:rFonts w:ascii="CordiaUPC" w:eastAsia="Times New Roman" w:hAnsi="CordiaUPC" w:cs="CordiaUPC" w:hint="cs"/>
                <w:i/>
                <w:iCs/>
                <w:sz w:val="24"/>
                <w:szCs w:val="24"/>
              </w:rPr>
              <w:t>(in million Baht)</w:t>
            </w:r>
          </w:p>
        </w:tc>
      </w:tr>
      <w:tr w:rsidR="002F728D" w:rsidRPr="005C619D" w14:paraId="5EE045B4" w14:textId="77777777" w:rsidTr="00397C49">
        <w:trPr>
          <w:gridAfter w:val="3"/>
          <w:wAfter w:w="27" w:type="dxa"/>
        </w:trPr>
        <w:tc>
          <w:tcPr>
            <w:tcW w:w="3161" w:type="dxa"/>
            <w:vAlign w:val="bottom"/>
          </w:tcPr>
          <w:p w14:paraId="21AB6017" w14:textId="77777777" w:rsidR="002F728D" w:rsidRPr="002F728D" w:rsidRDefault="002F728D" w:rsidP="001B5AF4">
            <w:pPr>
              <w:spacing w:line="22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i/>
                <w:iCs/>
                <w:sz w:val="24"/>
                <w:szCs w:val="24"/>
              </w:rPr>
              <w:t>Deferred tax assets</w:t>
            </w:r>
          </w:p>
        </w:tc>
        <w:tc>
          <w:tcPr>
            <w:tcW w:w="1080" w:type="dxa"/>
            <w:vAlign w:val="bottom"/>
          </w:tcPr>
          <w:p w14:paraId="469205D5" w14:textId="77777777" w:rsidR="002F728D" w:rsidRPr="002F728D" w:rsidRDefault="002F728D" w:rsidP="001B5AF4">
            <w:pPr>
              <w:tabs>
                <w:tab w:val="decimal" w:pos="1023"/>
              </w:tabs>
              <w:spacing w:line="220" w:lineRule="exact"/>
              <w:rPr>
                <w:rFonts w:ascii="CordiaUPC" w:eastAsia="Times New Roman" w:hAnsi="CordiaUPC" w:cs="CordiaUPC"/>
                <w:sz w:val="24"/>
                <w:szCs w:val="24"/>
                <w:lang w:val="en-US" w:bidi="th-TH"/>
              </w:rPr>
            </w:pPr>
          </w:p>
        </w:tc>
        <w:tc>
          <w:tcPr>
            <w:tcW w:w="180" w:type="dxa"/>
            <w:vAlign w:val="bottom"/>
          </w:tcPr>
          <w:p w14:paraId="6AF68E0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vAlign w:val="bottom"/>
          </w:tcPr>
          <w:p w14:paraId="0FB4621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229" w:type="dxa"/>
          </w:tcPr>
          <w:p w14:paraId="1624C0D7"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1B06A477"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426" w:type="dxa"/>
            <w:vAlign w:val="bottom"/>
          </w:tcPr>
          <w:p w14:paraId="68E0311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7BC7FA3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95" w:type="dxa"/>
          </w:tcPr>
          <w:p w14:paraId="41D83A3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vAlign w:val="bottom"/>
          </w:tcPr>
          <w:p w14:paraId="1F3F6A5D"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p>
        </w:tc>
      </w:tr>
      <w:tr w:rsidR="002F728D" w:rsidRPr="005C619D" w14:paraId="4EB87669" w14:textId="77777777" w:rsidTr="00397C49">
        <w:trPr>
          <w:gridAfter w:val="3"/>
          <w:wAfter w:w="27" w:type="dxa"/>
        </w:trPr>
        <w:tc>
          <w:tcPr>
            <w:tcW w:w="3161" w:type="dxa"/>
            <w:vAlign w:val="bottom"/>
          </w:tcPr>
          <w:p w14:paraId="5CDEF503" w14:textId="77777777" w:rsidR="002F728D" w:rsidRPr="002F728D" w:rsidRDefault="002F728D" w:rsidP="001B5AF4">
            <w:pPr>
              <w:spacing w:line="220" w:lineRule="exact"/>
              <w:ind w:right="-126"/>
              <w:rPr>
                <w:rFonts w:ascii="CordiaUPC" w:eastAsia="Times New Roman" w:hAnsi="CordiaUPC" w:cs="CordiaUPC"/>
                <w:sz w:val="24"/>
                <w:szCs w:val="24"/>
                <w:lang w:eastAsia="th-TH"/>
              </w:rPr>
            </w:pPr>
            <w:r w:rsidRPr="002F728D">
              <w:rPr>
                <w:rFonts w:ascii="CordiaUPC" w:eastAsia="Times New Roman" w:hAnsi="CordiaUPC" w:cs="CordiaUPC" w:hint="cs"/>
                <w:sz w:val="24"/>
                <w:szCs w:val="24"/>
                <w:lang w:eastAsia="th-TH"/>
              </w:rPr>
              <w:t>Interbank and money market items</w:t>
            </w:r>
          </w:p>
        </w:tc>
        <w:tc>
          <w:tcPr>
            <w:tcW w:w="1080" w:type="dxa"/>
          </w:tcPr>
          <w:p w14:paraId="706A6022"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w:t>
            </w:r>
          </w:p>
        </w:tc>
        <w:tc>
          <w:tcPr>
            <w:tcW w:w="180" w:type="dxa"/>
            <w:vAlign w:val="bottom"/>
          </w:tcPr>
          <w:p w14:paraId="3BF6F5B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0C3CF64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w:t>
            </w:r>
          </w:p>
        </w:tc>
        <w:tc>
          <w:tcPr>
            <w:tcW w:w="229" w:type="dxa"/>
          </w:tcPr>
          <w:p w14:paraId="19BFB26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6A2B888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2322B4C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057F416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7DFC6B2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57A77821"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6</w:t>
            </w:r>
          </w:p>
        </w:tc>
      </w:tr>
      <w:tr w:rsidR="002F728D" w:rsidRPr="005C619D" w14:paraId="67FD3AE9" w14:textId="77777777" w:rsidTr="00397C49">
        <w:trPr>
          <w:gridAfter w:val="3"/>
          <w:wAfter w:w="27" w:type="dxa"/>
        </w:trPr>
        <w:tc>
          <w:tcPr>
            <w:tcW w:w="3161" w:type="dxa"/>
            <w:vAlign w:val="bottom"/>
          </w:tcPr>
          <w:p w14:paraId="15A36D9E" w14:textId="77777777" w:rsidR="002F728D" w:rsidRPr="002F728D" w:rsidRDefault="002F728D" w:rsidP="001B5AF4">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Financial assets measured at fair value</w:t>
            </w:r>
          </w:p>
        </w:tc>
        <w:tc>
          <w:tcPr>
            <w:tcW w:w="1080" w:type="dxa"/>
          </w:tcPr>
          <w:p w14:paraId="39B1073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80" w:type="dxa"/>
            <w:vAlign w:val="bottom"/>
          </w:tcPr>
          <w:p w14:paraId="576E8107"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4558BE4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229" w:type="dxa"/>
          </w:tcPr>
          <w:p w14:paraId="7888E11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362F2E41"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426" w:type="dxa"/>
            <w:vAlign w:val="bottom"/>
          </w:tcPr>
          <w:p w14:paraId="4B0E4EC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7EF1EA7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95" w:type="dxa"/>
          </w:tcPr>
          <w:p w14:paraId="21BD72F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7BF10296"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p>
        </w:tc>
      </w:tr>
      <w:tr w:rsidR="002F728D" w:rsidRPr="005C619D" w14:paraId="7B1F862E" w14:textId="77777777" w:rsidTr="00397C49">
        <w:trPr>
          <w:gridAfter w:val="3"/>
          <w:wAfter w:w="27" w:type="dxa"/>
        </w:trPr>
        <w:tc>
          <w:tcPr>
            <w:tcW w:w="3161" w:type="dxa"/>
            <w:vAlign w:val="bottom"/>
          </w:tcPr>
          <w:p w14:paraId="78C9F7C0" w14:textId="77777777" w:rsidR="002F728D" w:rsidRPr="002F728D" w:rsidRDefault="002F728D" w:rsidP="001B5AF4">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080" w:type="dxa"/>
          </w:tcPr>
          <w:p w14:paraId="77326B4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137</w:t>
            </w:r>
          </w:p>
        </w:tc>
        <w:tc>
          <w:tcPr>
            <w:tcW w:w="180" w:type="dxa"/>
            <w:vAlign w:val="bottom"/>
          </w:tcPr>
          <w:p w14:paraId="644B27D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324425D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w:t>
            </w:r>
          </w:p>
        </w:tc>
        <w:tc>
          <w:tcPr>
            <w:tcW w:w="229" w:type="dxa"/>
          </w:tcPr>
          <w:p w14:paraId="7B6D896A"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343DAA8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3CC4FDF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6C4F307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350403C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7610BC95"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140</w:t>
            </w:r>
          </w:p>
        </w:tc>
      </w:tr>
      <w:tr w:rsidR="002F728D" w:rsidRPr="005C619D" w14:paraId="25573BD4" w14:textId="77777777" w:rsidTr="00397C49">
        <w:trPr>
          <w:gridAfter w:val="3"/>
          <w:wAfter w:w="27" w:type="dxa"/>
        </w:trPr>
        <w:tc>
          <w:tcPr>
            <w:tcW w:w="3161" w:type="dxa"/>
            <w:vAlign w:val="bottom"/>
          </w:tcPr>
          <w:p w14:paraId="036B7BD7" w14:textId="77777777" w:rsidR="002F728D" w:rsidRPr="002F728D" w:rsidRDefault="002F728D" w:rsidP="001B5AF4">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080" w:type="dxa"/>
          </w:tcPr>
          <w:p w14:paraId="4D7A949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134</w:t>
            </w:r>
          </w:p>
        </w:tc>
        <w:tc>
          <w:tcPr>
            <w:tcW w:w="180" w:type="dxa"/>
            <w:vAlign w:val="bottom"/>
          </w:tcPr>
          <w:p w14:paraId="72A3222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7761D59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11</w:t>
            </w:r>
          </w:p>
        </w:tc>
        <w:tc>
          <w:tcPr>
            <w:tcW w:w="229" w:type="dxa"/>
          </w:tcPr>
          <w:p w14:paraId="7F4C985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387E07C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55FCDE44"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60E7BE67"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35805E3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18AC4EC9"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145</w:t>
            </w:r>
          </w:p>
        </w:tc>
      </w:tr>
      <w:tr w:rsidR="002F728D" w:rsidRPr="005C619D" w14:paraId="4AC5FEB5" w14:textId="77777777" w:rsidTr="00397C49">
        <w:trPr>
          <w:gridAfter w:val="3"/>
          <w:wAfter w:w="27" w:type="dxa"/>
        </w:trPr>
        <w:tc>
          <w:tcPr>
            <w:tcW w:w="3161" w:type="dxa"/>
            <w:vAlign w:val="bottom"/>
          </w:tcPr>
          <w:p w14:paraId="1E9F0072" w14:textId="77777777" w:rsidR="002F728D" w:rsidRPr="002F728D" w:rsidRDefault="002F728D" w:rsidP="001B5AF4">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pacing w:val="-4"/>
                <w:sz w:val="24"/>
                <w:szCs w:val="24"/>
              </w:rPr>
              <w:t>Loans to customers and accrued</w:t>
            </w:r>
          </w:p>
        </w:tc>
        <w:tc>
          <w:tcPr>
            <w:tcW w:w="1080" w:type="dxa"/>
          </w:tcPr>
          <w:p w14:paraId="54E0D361"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80" w:type="dxa"/>
            <w:vAlign w:val="bottom"/>
          </w:tcPr>
          <w:p w14:paraId="501A126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1340849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229" w:type="dxa"/>
          </w:tcPr>
          <w:p w14:paraId="2D2B2471"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6B21D47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426" w:type="dxa"/>
            <w:vAlign w:val="bottom"/>
          </w:tcPr>
          <w:p w14:paraId="0BE1F6F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76CCFC4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95" w:type="dxa"/>
          </w:tcPr>
          <w:p w14:paraId="30F7551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1B87FB72"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p>
        </w:tc>
      </w:tr>
      <w:tr w:rsidR="002F728D" w:rsidRPr="005C619D" w14:paraId="1FB03E15" w14:textId="77777777" w:rsidTr="00397C49">
        <w:trPr>
          <w:gridAfter w:val="3"/>
          <w:wAfter w:w="27" w:type="dxa"/>
        </w:trPr>
        <w:tc>
          <w:tcPr>
            <w:tcW w:w="3161" w:type="dxa"/>
            <w:vAlign w:val="bottom"/>
          </w:tcPr>
          <w:p w14:paraId="28C94BBC" w14:textId="77777777" w:rsidR="002F728D" w:rsidRPr="002F728D" w:rsidRDefault="002F728D" w:rsidP="001B5AF4">
            <w:pPr>
              <w:spacing w:line="220" w:lineRule="exact"/>
              <w:ind w:right="-126"/>
              <w:rPr>
                <w:rFonts w:ascii="CordiaUPC" w:eastAsia="MS Mincho" w:hAnsi="CordiaUPC" w:cs="CordiaUPC"/>
                <w:spacing w:val="-4"/>
                <w:sz w:val="24"/>
                <w:szCs w:val="24"/>
                <w:lang w:eastAsia="th-TH"/>
              </w:rPr>
            </w:pPr>
            <w:r w:rsidRPr="002F728D">
              <w:rPr>
                <w:rFonts w:ascii="CordiaUPC" w:eastAsia="Times New Roman" w:hAnsi="CordiaUPC" w:cs="CordiaUPC" w:hint="cs"/>
                <w:spacing w:val="-4"/>
                <w:sz w:val="24"/>
                <w:szCs w:val="24"/>
              </w:rPr>
              <w:t xml:space="preserve">   interest receivables</w:t>
            </w:r>
          </w:p>
        </w:tc>
        <w:tc>
          <w:tcPr>
            <w:tcW w:w="1080" w:type="dxa"/>
          </w:tcPr>
          <w:p w14:paraId="4D6B26F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2,911</w:t>
            </w:r>
          </w:p>
        </w:tc>
        <w:tc>
          <w:tcPr>
            <w:tcW w:w="180" w:type="dxa"/>
            <w:vAlign w:val="bottom"/>
          </w:tcPr>
          <w:p w14:paraId="22C1B582"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7C5CFA6A"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(10)</w:t>
            </w:r>
          </w:p>
        </w:tc>
        <w:tc>
          <w:tcPr>
            <w:tcW w:w="229" w:type="dxa"/>
          </w:tcPr>
          <w:p w14:paraId="15FFAB92"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0C65CBA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384236F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5F44244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(489)</w:t>
            </w:r>
          </w:p>
        </w:tc>
        <w:tc>
          <w:tcPr>
            <w:tcW w:w="195" w:type="dxa"/>
          </w:tcPr>
          <w:p w14:paraId="5431BE7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1364DE48"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2,412</w:t>
            </w:r>
          </w:p>
        </w:tc>
      </w:tr>
      <w:tr w:rsidR="002F728D" w:rsidRPr="005C619D" w14:paraId="4CEA8F2A" w14:textId="77777777" w:rsidTr="00397C49">
        <w:trPr>
          <w:gridAfter w:val="3"/>
          <w:wAfter w:w="27" w:type="dxa"/>
        </w:trPr>
        <w:tc>
          <w:tcPr>
            <w:tcW w:w="3161" w:type="dxa"/>
            <w:vAlign w:val="bottom"/>
          </w:tcPr>
          <w:p w14:paraId="474A81DF" w14:textId="77777777" w:rsidR="002F728D" w:rsidRPr="002F728D" w:rsidRDefault="002F728D" w:rsidP="001B5AF4">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Properties for sale</w:t>
            </w:r>
          </w:p>
        </w:tc>
        <w:tc>
          <w:tcPr>
            <w:tcW w:w="1080" w:type="dxa"/>
          </w:tcPr>
          <w:p w14:paraId="1065247A"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43</w:t>
            </w:r>
          </w:p>
        </w:tc>
        <w:tc>
          <w:tcPr>
            <w:tcW w:w="180" w:type="dxa"/>
            <w:vAlign w:val="bottom"/>
          </w:tcPr>
          <w:p w14:paraId="1335155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76808D3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w:t>
            </w:r>
          </w:p>
        </w:tc>
        <w:tc>
          <w:tcPr>
            <w:tcW w:w="229" w:type="dxa"/>
          </w:tcPr>
          <w:p w14:paraId="3CB62BF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33C119AA"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1202696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019325D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051F2EC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185340D3"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46</w:t>
            </w:r>
          </w:p>
        </w:tc>
      </w:tr>
      <w:tr w:rsidR="002F728D" w:rsidRPr="005C619D" w14:paraId="35D7C90C" w14:textId="77777777" w:rsidTr="00397C49">
        <w:trPr>
          <w:gridAfter w:val="3"/>
          <w:wAfter w:w="27" w:type="dxa"/>
        </w:trPr>
        <w:tc>
          <w:tcPr>
            <w:tcW w:w="3161" w:type="dxa"/>
            <w:vAlign w:val="bottom"/>
          </w:tcPr>
          <w:p w14:paraId="5D8314C8" w14:textId="77777777" w:rsidR="002F728D" w:rsidRPr="002F728D" w:rsidRDefault="002F728D" w:rsidP="001B5AF4">
            <w:pPr>
              <w:spacing w:line="220" w:lineRule="exact"/>
              <w:rPr>
                <w:rFonts w:ascii="CordiaUPC" w:eastAsia="Times New Roman" w:hAnsi="CordiaUPC" w:cs="CordiaUPC"/>
                <w:sz w:val="24"/>
                <w:szCs w:val="24"/>
                <w:lang w:val="en-US"/>
              </w:rPr>
            </w:pPr>
            <w:r w:rsidRPr="002F728D">
              <w:rPr>
                <w:rFonts w:ascii="CordiaUPC" w:eastAsia="Times New Roman" w:hAnsi="CordiaUPC" w:cs="CordiaUPC" w:hint="cs"/>
                <w:sz w:val="24"/>
                <w:szCs w:val="24"/>
              </w:rPr>
              <w:t>Premises and equipment</w:t>
            </w:r>
          </w:p>
        </w:tc>
        <w:tc>
          <w:tcPr>
            <w:tcW w:w="1080" w:type="dxa"/>
          </w:tcPr>
          <w:p w14:paraId="08C1168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33</w:t>
            </w:r>
          </w:p>
        </w:tc>
        <w:tc>
          <w:tcPr>
            <w:tcW w:w="180" w:type="dxa"/>
            <w:vAlign w:val="bottom"/>
          </w:tcPr>
          <w:p w14:paraId="7288D7C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06CBF99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w:t>
            </w:r>
          </w:p>
        </w:tc>
        <w:tc>
          <w:tcPr>
            <w:tcW w:w="229" w:type="dxa"/>
          </w:tcPr>
          <w:p w14:paraId="5A32E427"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6D67A54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3C3B767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503CBAE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44DBEE1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4448BF18"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32</w:t>
            </w:r>
          </w:p>
        </w:tc>
      </w:tr>
      <w:tr w:rsidR="002F728D" w:rsidRPr="005C619D" w14:paraId="0118BAB3" w14:textId="77777777" w:rsidTr="00397C49">
        <w:trPr>
          <w:gridAfter w:val="3"/>
          <w:wAfter w:w="27" w:type="dxa"/>
        </w:trPr>
        <w:tc>
          <w:tcPr>
            <w:tcW w:w="3161" w:type="dxa"/>
            <w:vAlign w:val="bottom"/>
          </w:tcPr>
          <w:p w14:paraId="32489638" w14:textId="77777777" w:rsidR="002F728D" w:rsidRPr="002F728D" w:rsidRDefault="002F728D" w:rsidP="001B5AF4">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Provisions for employee benefits</w:t>
            </w:r>
          </w:p>
        </w:tc>
        <w:tc>
          <w:tcPr>
            <w:tcW w:w="1080" w:type="dxa"/>
          </w:tcPr>
          <w:p w14:paraId="25B7B96A"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346</w:t>
            </w:r>
          </w:p>
        </w:tc>
        <w:tc>
          <w:tcPr>
            <w:tcW w:w="180" w:type="dxa"/>
            <w:vAlign w:val="bottom"/>
          </w:tcPr>
          <w:p w14:paraId="1450CD8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7AE9B2D2"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(13)</w:t>
            </w:r>
          </w:p>
        </w:tc>
        <w:tc>
          <w:tcPr>
            <w:tcW w:w="229" w:type="dxa"/>
          </w:tcPr>
          <w:p w14:paraId="727E090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682CB97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7</w:t>
            </w:r>
          </w:p>
        </w:tc>
        <w:tc>
          <w:tcPr>
            <w:tcW w:w="426" w:type="dxa"/>
            <w:vAlign w:val="bottom"/>
          </w:tcPr>
          <w:p w14:paraId="16D4E4E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005F1CE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5BE3DA3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4F36B709"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340</w:t>
            </w:r>
          </w:p>
        </w:tc>
      </w:tr>
      <w:tr w:rsidR="002F728D" w:rsidRPr="005C619D" w14:paraId="5121A234" w14:textId="77777777" w:rsidTr="00397C49">
        <w:trPr>
          <w:gridAfter w:val="3"/>
          <w:wAfter w:w="27" w:type="dxa"/>
        </w:trPr>
        <w:tc>
          <w:tcPr>
            <w:tcW w:w="3161" w:type="dxa"/>
            <w:vAlign w:val="bottom"/>
          </w:tcPr>
          <w:p w14:paraId="2CBF241E" w14:textId="77777777" w:rsidR="002F728D" w:rsidRPr="002F728D" w:rsidRDefault="002F728D" w:rsidP="001B5AF4">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rPr>
              <w:t>Provisions for other liabilities</w:t>
            </w:r>
          </w:p>
        </w:tc>
        <w:tc>
          <w:tcPr>
            <w:tcW w:w="1080" w:type="dxa"/>
          </w:tcPr>
          <w:p w14:paraId="3BD96A7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285</w:t>
            </w:r>
          </w:p>
        </w:tc>
        <w:tc>
          <w:tcPr>
            <w:tcW w:w="180" w:type="dxa"/>
            <w:vAlign w:val="bottom"/>
          </w:tcPr>
          <w:p w14:paraId="1ED72FB7"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404E49A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16</w:t>
            </w:r>
          </w:p>
        </w:tc>
        <w:tc>
          <w:tcPr>
            <w:tcW w:w="229" w:type="dxa"/>
          </w:tcPr>
          <w:p w14:paraId="166CAB7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61FBC51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12C58FD4"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402B648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5BBC3E7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5FB580F8"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301</w:t>
            </w:r>
          </w:p>
        </w:tc>
      </w:tr>
      <w:tr w:rsidR="002F728D" w:rsidRPr="005C619D" w14:paraId="21BBC5D0" w14:textId="77777777" w:rsidTr="00397C49">
        <w:trPr>
          <w:gridAfter w:val="3"/>
          <w:wAfter w:w="27" w:type="dxa"/>
        </w:trPr>
        <w:tc>
          <w:tcPr>
            <w:tcW w:w="3161" w:type="dxa"/>
            <w:vAlign w:val="bottom"/>
          </w:tcPr>
          <w:p w14:paraId="12588540" w14:textId="77777777" w:rsidR="002F728D" w:rsidRPr="002F728D" w:rsidRDefault="002F728D" w:rsidP="001B5AF4">
            <w:pPr>
              <w:spacing w:line="220" w:lineRule="exact"/>
              <w:ind w:right="-61"/>
              <w:rPr>
                <w:rFonts w:ascii="CordiaUPC" w:eastAsia="Times New Roman" w:hAnsi="CordiaUPC" w:cs="CordiaUPC"/>
                <w:sz w:val="24"/>
                <w:szCs w:val="24"/>
                <w:lang w:val="en-US" w:eastAsia="th-TH"/>
              </w:rPr>
            </w:pPr>
            <w:r w:rsidRPr="002F728D">
              <w:rPr>
                <w:rFonts w:ascii="CordiaUPC" w:eastAsia="Times New Roman" w:hAnsi="CordiaUPC" w:cs="CordiaUPC" w:hint="cs"/>
                <w:sz w:val="24"/>
                <w:szCs w:val="24"/>
              </w:rPr>
              <w:t>Deferred revenue and other liabilities</w:t>
            </w:r>
          </w:p>
        </w:tc>
        <w:tc>
          <w:tcPr>
            <w:tcW w:w="1080" w:type="dxa"/>
          </w:tcPr>
          <w:p w14:paraId="68FCB25A"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753</w:t>
            </w:r>
          </w:p>
        </w:tc>
        <w:tc>
          <w:tcPr>
            <w:tcW w:w="180" w:type="dxa"/>
            <w:vAlign w:val="bottom"/>
          </w:tcPr>
          <w:p w14:paraId="4153193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2BFA0EE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(94)</w:t>
            </w:r>
          </w:p>
        </w:tc>
        <w:tc>
          <w:tcPr>
            <w:tcW w:w="229" w:type="dxa"/>
          </w:tcPr>
          <w:p w14:paraId="331A337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0F3558F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0CA3A5F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7D220C0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1E355871"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7F8EBB7E"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659</w:t>
            </w:r>
          </w:p>
        </w:tc>
      </w:tr>
      <w:tr w:rsidR="002F728D" w:rsidRPr="005C619D" w14:paraId="0D5F2D80" w14:textId="77777777" w:rsidTr="00397C49">
        <w:trPr>
          <w:gridAfter w:val="3"/>
          <w:wAfter w:w="27" w:type="dxa"/>
        </w:trPr>
        <w:tc>
          <w:tcPr>
            <w:tcW w:w="3161" w:type="dxa"/>
            <w:vAlign w:val="bottom"/>
          </w:tcPr>
          <w:p w14:paraId="3BA08BEA" w14:textId="77777777" w:rsidR="002F728D" w:rsidRPr="002F728D" w:rsidRDefault="002F728D" w:rsidP="001B5AF4">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080" w:type="dxa"/>
          </w:tcPr>
          <w:p w14:paraId="1924513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170</w:t>
            </w:r>
          </w:p>
        </w:tc>
        <w:tc>
          <w:tcPr>
            <w:tcW w:w="180" w:type="dxa"/>
            <w:vAlign w:val="bottom"/>
          </w:tcPr>
          <w:p w14:paraId="214BC60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72F9C73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17</w:t>
            </w:r>
          </w:p>
        </w:tc>
        <w:tc>
          <w:tcPr>
            <w:tcW w:w="229" w:type="dxa"/>
          </w:tcPr>
          <w:p w14:paraId="735CC22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Borders>
              <w:bottom w:val="single" w:sz="4" w:space="0" w:color="auto"/>
            </w:tcBorders>
          </w:tcPr>
          <w:p w14:paraId="48903F8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w:t>
            </w:r>
          </w:p>
        </w:tc>
        <w:tc>
          <w:tcPr>
            <w:tcW w:w="426" w:type="dxa"/>
            <w:vAlign w:val="bottom"/>
          </w:tcPr>
          <w:p w14:paraId="60E232A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Borders>
              <w:bottom w:val="single" w:sz="4" w:space="0" w:color="auto"/>
            </w:tcBorders>
          </w:tcPr>
          <w:p w14:paraId="60BD0561"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4E84519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tcPr>
          <w:p w14:paraId="453B41FC"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190</w:t>
            </w:r>
          </w:p>
        </w:tc>
      </w:tr>
      <w:tr w:rsidR="002F728D" w:rsidRPr="005C619D" w14:paraId="202C33FC" w14:textId="77777777" w:rsidTr="00397C49">
        <w:trPr>
          <w:gridAfter w:val="3"/>
          <w:wAfter w:w="27" w:type="dxa"/>
        </w:trPr>
        <w:tc>
          <w:tcPr>
            <w:tcW w:w="3161" w:type="dxa"/>
            <w:vAlign w:val="bottom"/>
          </w:tcPr>
          <w:p w14:paraId="17614FE2" w14:textId="77777777" w:rsidR="002F728D" w:rsidRPr="002F728D" w:rsidRDefault="002F728D" w:rsidP="001B5AF4">
            <w:pPr>
              <w:spacing w:line="220" w:lineRule="exact"/>
              <w:ind w:right="-126"/>
              <w:rPr>
                <w:rFonts w:ascii="CordiaUPC" w:eastAsia="Times New Roman" w:hAnsi="CordiaUPC" w:cs="CordiaUPC"/>
                <w:b/>
                <w:bCs/>
                <w:i/>
                <w:iCs/>
                <w:sz w:val="24"/>
                <w:szCs w:val="24"/>
              </w:rPr>
            </w:pPr>
            <w:r w:rsidRPr="002F728D">
              <w:rPr>
                <w:rFonts w:ascii="CordiaUPC" w:eastAsia="Times New Roman" w:hAnsi="CordiaUPC" w:cs="CordiaUPC" w:hint="cs"/>
                <w:b/>
                <w:bCs/>
                <w:sz w:val="24"/>
                <w:szCs w:val="24"/>
              </w:rPr>
              <w:t>Total</w:t>
            </w:r>
          </w:p>
        </w:tc>
        <w:tc>
          <w:tcPr>
            <w:tcW w:w="1080" w:type="dxa"/>
            <w:tcBorders>
              <w:top w:val="single" w:sz="4" w:space="0" w:color="auto"/>
              <w:bottom w:val="single" w:sz="4" w:space="0" w:color="auto"/>
            </w:tcBorders>
          </w:tcPr>
          <w:p w14:paraId="0B42566A"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4,815</w:t>
            </w:r>
          </w:p>
        </w:tc>
        <w:tc>
          <w:tcPr>
            <w:tcW w:w="180" w:type="dxa"/>
            <w:vAlign w:val="bottom"/>
          </w:tcPr>
          <w:p w14:paraId="0AF9D4A9"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tcPr>
          <w:p w14:paraId="2D601B0E"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(65)</w:t>
            </w:r>
          </w:p>
        </w:tc>
        <w:tc>
          <w:tcPr>
            <w:tcW w:w="229" w:type="dxa"/>
          </w:tcPr>
          <w:p w14:paraId="5AFAC2BF"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610E1158"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10</w:t>
            </w:r>
          </w:p>
        </w:tc>
        <w:tc>
          <w:tcPr>
            <w:tcW w:w="426" w:type="dxa"/>
            <w:vAlign w:val="bottom"/>
          </w:tcPr>
          <w:p w14:paraId="73BC55C0"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Borders>
              <w:top w:val="single" w:sz="4" w:space="0" w:color="auto"/>
              <w:bottom w:val="single" w:sz="4" w:space="0" w:color="auto"/>
            </w:tcBorders>
          </w:tcPr>
          <w:p w14:paraId="1B329F76"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(489)</w:t>
            </w:r>
          </w:p>
        </w:tc>
        <w:tc>
          <w:tcPr>
            <w:tcW w:w="195" w:type="dxa"/>
          </w:tcPr>
          <w:p w14:paraId="001C3D53"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915" w:type="dxa"/>
            <w:tcBorders>
              <w:top w:val="single" w:sz="4" w:space="0" w:color="auto"/>
              <w:bottom w:val="single" w:sz="4" w:space="0" w:color="auto"/>
            </w:tcBorders>
          </w:tcPr>
          <w:p w14:paraId="56694941" w14:textId="77777777" w:rsidR="002F728D" w:rsidRPr="002F728D" w:rsidRDefault="002F728D" w:rsidP="001B5AF4">
            <w:pPr>
              <w:tabs>
                <w:tab w:val="decimal" w:pos="79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4,271</w:t>
            </w:r>
          </w:p>
        </w:tc>
      </w:tr>
      <w:tr w:rsidR="002F728D" w:rsidRPr="005C619D" w14:paraId="6B425816" w14:textId="77777777" w:rsidTr="00397C49">
        <w:trPr>
          <w:gridAfter w:val="3"/>
          <w:wAfter w:w="27" w:type="dxa"/>
        </w:trPr>
        <w:tc>
          <w:tcPr>
            <w:tcW w:w="3161" w:type="dxa"/>
            <w:vAlign w:val="bottom"/>
          </w:tcPr>
          <w:p w14:paraId="488725FD" w14:textId="77777777" w:rsidR="002F728D" w:rsidRPr="002F728D" w:rsidRDefault="002F728D" w:rsidP="001B5AF4">
            <w:pPr>
              <w:spacing w:line="220" w:lineRule="exact"/>
              <w:ind w:right="-126"/>
              <w:rPr>
                <w:rFonts w:ascii="CordiaUPC" w:eastAsia="Times New Roman" w:hAnsi="CordiaUPC" w:cs="CordiaUPC"/>
                <w:b/>
                <w:bCs/>
                <w:i/>
                <w:iCs/>
                <w:sz w:val="24"/>
                <w:szCs w:val="24"/>
              </w:rPr>
            </w:pPr>
          </w:p>
        </w:tc>
        <w:tc>
          <w:tcPr>
            <w:tcW w:w="1080" w:type="dxa"/>
            <w:vAlign w:val="bottom"/>
          </w:tcPr>
          <w:p w14:paraId="03C933D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80" w:type="dxa"/>
            <w:vAlign w:val="bottom"/>
          </w:tcPr>
          <w:p w14:paraId="58D6FCF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vAlign w:val="bottom"/>
          </w:tcPr>
          <w:p w14:paraId="4AB3C0E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229" w:type="dxa"/>
          </w:tcPr>
          <w:p w14:paraId="6CFD80EA"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5447870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426" w:type="dxa"/>
            <w:vAlign w:val="bottom"/>
          </w:tcPr>
          <w:p w14:paraId="5713A7F4"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281F0D04"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95" w:type="dxa"/>
          </w:tcPr>
          <w:p w14:paraId="4A430FF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15" w:type="dxa"/>
            <w:vAlign w:val="bottom"/>
          </w:tcPr>
          <w:p w14:paraId="09C87BCF"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p>
        </w:tc>
      </w:tr>
      <w:tr w:rsidR="002F728D" w:rsidRPr="005C619D" w14:paraId="37A3431D" w14:textId="77777777" w:rsidTr="00397C49">
        <w:trPr>
          <w:gridAfter w:val="2"/>
          <w:wAfter w:w="18" w:type="dxa"/>
        </w:trPr>
        <w:tc>
          <w:tcPr>
            <w:tcW w:w="3161" w:type="dxa"/>
            <w:vAlign w:val="bottom"/>
          </w:tcPr>
          <w:p w14:paraId="6B3A446B" w14:textId="77777777" w:rsidR="002F728D" w:rsidRPr="002F728D" w:rsidRDefault="002F728D" w:rsidP="001B5AF4">
            <w:pPr>
              <w:spacing w:line="220" w:lineRule="exact"/>
              <w:ind w:right="-126"/>
              <w:rPr>
                <w:rFonts w:ascii="CordiaUPC" w:eastAsia="Times New Roman" w:hAnsi="CordiaUPC" w:cs="CordiaUPC"/>
                <w:sz w:val="24"/>
                <w:szCs w:val="24"/>
              </w:rPr>
            </w:pPr>
            <w:r w:rsidRPr="002F728D">
              <w:rPr>
                <w:rFonts w:ascii="CordiaUPC" w:eastAsia="Times New Roman" w:hAnsi="CordiaUPC" w:cs="CordiaUPC" w:hint="cs"/>
                <w:b/>
                <w:bCs/>
                <w:i/>
                <w:iCs/>
                <w:sz w:val="24"/>
                <w:szCs w:val="24"/>
              </w:rPr>
              <w:t>Deferred tax liabilities</w:t>
            </w:r>
          </w:p>
        </w:tc>
        <w:tc>
          <w:tcPr>
            <w:tcW w:w="1080" w:type="dxa"/>
            <w:vAlign w:val="bottom"/>
          </w:tcPr>
          <w:p w14:paraId="355FA39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80" w:type="dxa"/>
            <w:vAlign w:val="bottom"/>
          </w:tcPr>
          <w:p w14:paraId="3113FF9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vAlign w:val="bottom"/>
          </w:tcPr>
          <w:p w14:paraId="674244D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229" w:type="dxa"/>
          </w:tcPr>
          <w:p w14:paraId="7457A9E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621E96F4"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426" w:type="dxa"/>
            <w:vAlign w:val="bottom"/>
          </w:tcPr>
          <w:p w14:paraId="4A91EEC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5B81FD7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95" w:type="dxa"/>
          </w:tcPr>
          <w:p w14:paraId="24E6A344"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3F122F09"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p>
        </w:tc>
      </w:tr>
      <w:tr w:rsidR="002F728D" w:rsidRPr="005C619D" w14:paraId="58BF94B5" w14:textId="77777777" w:rsidTr="00397C49">
        <w:trPr>
          <w:gridAfter w:val="2"/>
          <w:wAfter w:w="18" w:type="dxa"/>
        </w:trPr>
        <w:tc>
          <w:tcPr>
            <w:tcW w:w="3161" w:type="dxa"/>
            <w:vAlign w:val="bottom"/>
          </w:tcPr>
          <w:p w14:paraId="0D527705" w14:textId="0579248C" w:rsidR="002F728D" w:rsidRPr="002F728D" w:rsidRDefault="002F728D" w:rsidP="001B5AF4">
            <w:pPr>
              <w:spacing w:line="220" w:lineRule="exact"/>
              <w:rPr>
                <w:rFonts w:ascii="CordiaUPC" w:eastAsia="Times New Roman" w:hAnsi="CordiaUPC" w:cs="CordiaUPC"/>
                <w:sz w:val="24"/>
                <w:szCs w:val="24"/>
              </w:rPr>
            </w:pPr>
            <w:r w:rsidRPr="0012064F">
              <w:rPr>
                <w:rFonts w:ascii="CordiaUPC" w:eastAsia="Times New Roman" w:hAnsi="CordiaUPC" w:cs="CordiaUPC" w:hint="cs"/>
                <w:sz w:val="24"/>
                <w:szCs w:val="24"/>
              </w:rPr>
              <w:t xml:space="preserve">Financial </w:t>
            </w:r>
            <w:r w:rsidR="009B6AB4" w:rsidRPr="0012064F">
              <w:rPr>
                <w:rFonts w:ascii="CordiaUPC" w:eastAsia="Times New Roman" w:hAnsi="CordiaUPC" w:cs="CordiaUPC"/>
                <w:sz w:val="24"/>
                <w:szCs w:val="24"/>
              </w:rPr>
              <w:t>liabilities</w:t>
            </w:r>
            <w:r w:rsidRPr="0012064F">
              <w:rPr>
                <w:rFonts w:ascii="CordiaUPC" w:eastAsia="Times New Roman" w:hAnsi="CordiaUPC" w:cs="CordiaUPC" w:hint="cs"/>
                <w:sz w:val="24"/>
                <w:szCs w:val="24"/>
              </w:rPr>
              <w:t xml:space="preserve"> measured</w:t>
            </w:r>
            <w:r w:rsidRPr="002F728D">
              <w:rPr>
                <w:rFonts w:ascii="CordiaUPC" w:eastAsia="Times New Roman" w:hAnsi="CordiaUPC" w:cs="CordiaUPC" w:hint="cs"/>
                <w:sz w:val="24"/>
                <w:szCs w:val="24"/>
              </w:rPr>
              <w:t xml:space="preserve"> at fair value</w:t>
            </w:r>
          </w:p>
        </w:tc>
        <w:tc>
          <w:tcPr>
            <w:tcW w:w="1080" w:type="dxa"/>
            <w:vAlign w:val="bottom"/>
          </w:tcPr>
          <w:p w14:paraId="2FACB93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80" w:type="dxa"/>
            <w:vAlign w:val="bottom"/>
          </w:tcPr>
          <w:p w14:paraId="104AF20A"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263428C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229" w:type="dxa"/>
          </w:tcPr>
          <w:p w14:paraId="3A0DF8A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45099AC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426" w:type="dxa"/>
            <w:vAlign w:val="bottom"/>
          </w:tcPr>
          <w:p w14:paraId="1C848CC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2419941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95" w:type="dxa"/>
          </w:tcPr>
          <w:p w14:paraId="04543D5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2EC1B814"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p>
        </w:tc>
      </w:tr>
      <w:tr w:rsidR="002F728D" w:rsidRPr="005C619D" w14:paraId="48124702" w14:textId="77777777" w:rsidTr="00397C49">
        <w:trPr>
          <w:gridAfter w:val="2"/>
          <w:wAfter w:w="18" w:type="dxa"/>
        </w:trPr>
        <w:tc>
          <w:tcPr>
            <w:tcW w:w="3161" w:type="dxa"/>
            <w:vAlign w:val="bottom"/>
          </w:tcPr>
          <w:p w14:paraId="48B8BB7F" w14:textId="77777777" w:rsidR="002F728D" w:rsidRPr="002F728D" w:rsidRDefault="002F728D" w:rsidP="001B5AF4">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 xml:space="preserve">    through profit or loss</w:t>
            </w:r>
          </w:p>
        </w:tc>
        <w:tc>
          <w:tcPr>
            <w:tcW w:w="1080" w:type="dxa"/>
          </w:tcPr>
          <w:p w14:paraId="71FDC582"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hAnsi="CordiaUPC" w:cs="CordiaUPC" w:hint="cs"/>
                <w:sz w:val="24"/>
                <w:szCs w:val="24"/>
              </w:rPr>
              <w:t>1</w:t>
            </w:r>
          </w:p>
        </w:tc>
        <w:tc>
          <w:tcPr>
            <w:tcW w:w="180" w:type="dxa"/>
          </w:tcPr>
          <w:p w14:paraId="2F8F0C4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1DD6E9F8"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hAnsi="CordiaUPC" w:cs="CordiaUPC" w:hint="cs"/>
                <w:sz w:val="24"/>
                <w:szCs w:val="24"/>
              </w:rPr>
              <w:t>-</w:t>
            </w:r>
          </w:p>
        </w:tc>
        <w:tc>
          <w:tcPr>
            <w:tcW w:w="229" w:type="dxa"/>
          </w:tcPr>
          <w:p w14:paraId="58DA9154"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5406333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hAnsi="CordiaUPC" w:cs="CordiaUPC" w:hint="cs"/>
                <w:sz w:val="24"/>
                <w:szCs w:val="24"/>
              </w:rPr>
              <w:t>-</w:t>
            </w:r>
          </w:p>
        </w:tc>
        <w:tc>
          <w:tcPr>
            <w:tcW w:w="426" w:type="dxa"/>
          </w:tcPr>
          <w:p w14:paraId="0CE857F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4883906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hAnsi="CordiaUPC" w:cs="CordiaUPC" w:hint="cs"/>
                <w:sz w:val="24"/>
                <w:szCs w:val="24"/>
              </w:rPr>
              <w:t>-</w:t>
            </w:r>
          </w:p>
        </w:tc>
        <w:tc>
          <w:tcPr>
            <w:tcW w:w="195" w:type="dxa"/>
          </w:tcPr>
          <w:p w14:paraId="7A476195"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24" w:type="dxa"/>
            <w:gridSpan w:val="2"/>
          </w:tcPr>
          <w:p w14:paraId="1F778ABD"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hAnsi="CordiaUPC" w:cs="CordiaUPC" w:hint="cs"/>
                <w:sz w:val="24"/>
                <w:szCs w:val="24"/>
              </w:rPr>
              <w:t>1</w:t>
            </w:r>
          </w:p>
        </w:tc>
      </w:tr>
      <w:tr w:rsidR="002F728D" w:rsidRPr="005C619D" w14:paraId="39A1A9B8" w14:textId="77777777" w:rsidTr="00397C49">
        <w:trPr>
          <w:gridAfter w:val="2"/>
          <w:wAfter w:w="18" w:type="dxa"/>
        </w:trPr>
        <w:tc>
          <w:tcPr>
            <w:tcW w:w="3161" w:type="dxa"/>
            <w:vAlign w:val="bottom"/>
          </w:tcPr>
          <w:p w14:paraId="003AE31C" w14:textId="77777777" w:rsidR="002F728D" w:rsidRPr="002F728D" w:rsidRDefault="002F728D" w:rsidP="001B5AF4">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Investments</w:t>
            </w:r>
          </w:p>
        </w:tc>
        <w:tc>
          <w:tcPr>
            <w:tcW w:w="1080" w:type="dxa"/>
            <w:vAlign w:val="bottom"/>
          </w:tcPr>
          <w:p w14:paraId="6E27524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112</w:t>
            </w:r>
          </w:p>
        </w:tc>
        <w:tc>
          <w:tcPr>
            <w:tcW w:w="180" w:type="dxa"/>
            <w:vAlign w:val="bottom"/>
          </w:tcPr>
          <w:p w14:paraId="758D6FD2"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4E07D2A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229" w:type="dxa"/>
          </w:tcPr>
          <w:p w14:paraId="1D2A661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7E9BEE2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30</w:t>
            </w:r>
          </w:p>
        </w:tc>
        <w:tc>
          <w:tcPr>
            <w:tcW w:w="426" w:type="dxa"/>
            <w:vAlign w:val="bottom"/>
          </w:tcPr>
          <w:p w14:paraId="3F0D226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75EE364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4EA4AEE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1ED7032D"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142</w:t>
            </w:r>
          </w:p>
        </w:tc>
      </w:tr>
      <w:tr w:rsidR="002F728D" w:rsidRPr="005C619D" w14:paraId="2341C570" w14:textId="77777777" w:rsidTr="00397C49">
        <w:trPr>
          <w:gridAfter w:val="2"/>
          <w:wAfter w:w="18" w:type="dxa"/>
        </w:trPr>
        <w:tc>
          <w:tcPr>
            <w:tcW w:w="3161" w:type="dxa"/>
            <w:vAlign w:val="bottom"/>
          </w:tcPr>
          <w:p w14:paraId="09F8BF8E" w14:textId="77777777" w:rsidR="002F728D" w:rsidRPr="002F728D" w:rsidRDefault="002F728D" w:rsidP="001B5AF4">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Premises and equipment</w:t>
            </w:r>
          </w:p>
        </w:tc>
        <w:tc>
          <w:tcPr>
            <w:tcW w:w="1080" w:type="dxa"/>
            <w:vAlign w:val="bottom"/>
          </w:tcPr>
          <w:p w14:paraId="26D9578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1,451</w:t>
            </w:r>
          </w:p>
        </w:tc>
        <w:tc>
          <w:tcPr>
            <w:tcW w:w="180" w:type="dxa"/>
            <w:vAlign w:val="bottom"/>
          </w:tcPr>
          <w:p w14:paraId="7B0048BB"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54F33AF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(20)</w:t>
            </w:r>
          </w:p>
        </w:tc>
        <w:tc>
          <w:tcPr>
            <w:tcW w:w="229" w:type="dxa"/>
          </w:tcPr>
          <w:p w14:paraId="1229506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Pr>
          <w:p w14:paraId="55FF186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(18)</w:t>
            </w:r>
          </w:p>
        </w:tc>
        <w:tc>
          <w:tcPr>
            <w:tcW w:w="426" w:type="dxa"/>
            <w:vAlign w:val="bottom"/>
          </w:tcPr>
          <w:p w14:paraId="3657E0B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Pr>
          <w:p w14:paraId="64558AC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40B9BF26"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30E6D9E4"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1,413</w:t>
            </w:r>
          </w:p>
        </w:tc>
      </w:tr>
      <w:tr w:rsidR="002F728D" w:rsidRPr="005C619D" w14:paraId="66C30667" w14:textId="77777777" w:rsidTr="00397C49">
        <w:trPr>
          <w:gridAfter w:val="2"/>
          <w:wAfter w:w="18" w:type="dxa"/>
        </w:trPr>
        <w:tc>
          <w:tcPr>
            <w:tcW w:w="3161" w:type="dxa"/>
            <w:vAlign w:val="bottom"/>
          </w:tcPr>
          <w:p w14:paraId="2D4029B6" w14:textId="77777777" w:rsidR="002F728D" w:rsidRPr="002F728D" w:rsidRDefault="002F728D" w:rsidP="001B5AF4">
            <w:pPr>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lang w:val="en-US"/>
              </w:rPr>
              <w:t>Others</w:t>
            </w:r>
          </w:p>
        </w:tc>
        <w:tc>
          <w:tcPr>
            <w:tcW w:w="1080" w:type="dxa"/>
            <w:vAlign w:val="bottom"/>
          </w:tcPr>
          <w:p w14:paraId="118D04A9"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35</w:t>
            </w:r>
          </w:p>
        </w:tc>
        <w:tc>
          <w:tcPr>
            <w:tcW w:w="180" w:type="dxa"/>
            <w:vAlign w:val="bottom"/>
          </w:tcPr>
          <w:p w14:paraId="69F87D31"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54" w:type="dxa"/>
          </w:tcPr>
          <w:p w14:paraId="7CE7AAAC"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20</w:t>
            </w:r>
          </w:p>
        </w:tc>
        <w:tc>
          <w:tcPr>
            <w:tcW w:w="229" w:type="dxa"/>
          </w:tcPr>
          <w:p w14:paraId="5E8B7B9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190" w:type="dxa"/>
            <w:tcBorders>
              <w:bottom w:val="single" w:sz="4" w:space="0" w:color="auto"/>
            </w:tcBorders>
          </w:tcPr>
          <w:p w14:paraId="2810903E"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426" w:type="dxa"/>
            <w:vAlign w:val="bottom"/>
          </w:tcPr>
          <w:p w14:paraId="1E7A6C33"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1050" w:type="dxa"/>
            <w:tcBorders>
              <w:bottom w:val="single" w:sz="4" w:space="0" w:color="auto"/>
            </w:tcBorders>
          </w:tcPr>
          <w:p w14:paraId="5995938D"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w:t>
            </w:r>
          </w:p>
        </w:tc>
        <w:tc>
          <w:tcPr>
            <w:tcW w:w="195" w:type="dxa"/>
          </w:tcPr>
          <w:p w14:paraId="5A4A7CCF" w14:textId="77777777" w:rsidR="002F728D" w:rsidRPr="002F728D" w:rsidRDefault="002F728D" w:rsidP="001B5AF4">
            <w:pPr>
              <w:tabs>
                <w:tab w:val="decimal" w:pos="1023"/>
              </w:tabs>
              <w:spacing w:line="220" w:lineRule="exact"/>
              <w:rPr>
                <w:rFonts w:ascii="CordiaUPC" w:eastAsia="Times New Roman" w:hAnsi="CordiaUPC" w:cs="CordiaUPC"/>
                <w:sz w:val="24"/>
                <w:szCs w:val="24"/>
              </w:rPr>
            </w:pPr>
          </w:p>
        </w:tc>
        <w:tc>
          <w:tcPr>
            <w:tcW w:w="924" w:type="dxa"/>
            <w:gridSpan w:val="2"/>
            <w:vAlign w:val="bottom"/>
          </w:tcPr>
          <w:p w14:paraId="76A30350" w14:textId="77777777" w:rsidR="002F728D" w:rsidRPr="002F728D" w:rsidRDefault="002F728D" w:rsidP="001B5AF4">
            <w:pPr>
              <w:tabs>
                <w:tab w:val="decimal" w:pos="793"/>
              </w:tabs>
              <w:spacing w:line="220" w:lineRule="exact"/>
              <w:rPr>
                <w:rFonts w:ascii="CordiaUPC" w:eastAsia="Times New Roman" w:hAnsi="CordiaUPC" w:cs="CordiaUPC"/>
                <w:sz w:val="24"/>
                <w:szCs w:val="24"/>
              </w:rPr>
            </w:pPr>
            <w:r w:rsidRPr="002F728D">
              <w:rPr>
                <w:rFonts w:ascii="CordiaUPC" w:eastAsia="Times New Roman" w:hAnsi="CordiaUPC" w:cs="CordiaUPC" w:hint="cs"/>
                <w:sz w:val="24"/>
                <w:szCs w:val="24"/>
              </w:rPr>
              <w:t>55</w:t>
            </w:r>
          </w:p>
        </w:tc>
      </w:tr>
      <w:tr w:rsidR="002F728D" w:rsidRPr="005C619D" w14:paraId="047A3B80" w14:textId="77777777" w:rsidTr="00397C49">
        <w:trPr>
          <w:gridAfter w:val="2"/>
          <w:wAfter w:w="18" w:type="dxa"/>
        </w:trPr>
        <w:tc>
          <w:tcPr>
            <w:tcW w:w="3161" w:type="dxa"/>
            <w:vAlign w:val="bottom"/>
          </w:tcPr>
          <w:p w14:paraId="62D97E73" w14:textId="77777777" w:rsidR="002F728D" w:rsidRPr="002F728D" w:rsidRDefault="002F728D" w:rsidP="001B5AF4">
            <w:pPr>
              <w:spacing w:line="220" w:lineRule="exact"/>
              <w:ind w:left="180" w:hanging="180"/>
              <w:rPr>
                <w:rFonts w:ascii="CordiaUPC" w:eastAsia="Times New Roman" w:hAnsi="CordiaUPC" w:cs="CordiaUPC"/>
                <w:b/>
                <w:bCs/>
                <w:sz w:val="24"/>
                <w:szCs w:val="24"/>
              </w:rPr>
            </w:pPr>
            <w:r w:rsidRPr="002F728D">
              <w:rPr>
                <w:rFonts w:ascii="CordiaUPC" w:eastAsia="Times New Roman" w:hAnsi="CordiaUPC" w:cs="CordiaUPC" w:hint="cs"/>
                <w:b/>
                <w:bCs/>
                <w:sz w:val="24"/>
                <w:szCs w:val="24"/>
              </w:rPr>
              <w:t>Total</w:t>
            </w:r>
          </w:p>
        </w:tc>
        <w:tc>
          <w:tcPr>
            <w:tcW w:w="1080" w:type="dxa"/>
            <w:tcBorders>
              <w:top w:val="single" w:sz="4" w:space="0" w:color="auto"/>
              <w:left w:val="nil"/>
              <w:bottom w:val="single" w:sz="4" w:space="0" w:color="auto"/>
              <w:right w:val="nil"/>
            </w:tcBorders>
            <w:vAlign w:val="bottom"/>
          </w:tcPr>
          <w:p w14:paraId="4CD4E43C"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1,599</w:t>
            </w:r>
          </w:p>
        </w:tc>
        <w:tc>
          <w:tcPr>
            <w:tcW w:w="180" w:type="dxa"/>
            <w:vAlign w:val="bottom"/>
          </w:tcPr>
          <w:p w14:paraId="1E449F33"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tcPr>
          <w:p w14:paraId="499C335B"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w:t>
            </w:r>
          </w:p>
        </w:tc>
        <w:tc>
          <w:tcPr>
            <w:tcW w:w="229" w:type="dxa"/>
          </w:tcPr>
          <w:p w14:paraId="086AFD02"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tcPr>
          <w:p w14:paraId="0B78EC21"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12</w:t>
            </w:r>
          </w:p>
        </w:tc>
        <w:tc>
          <w:tcPr>
            <w:tcW w:w="426" w:type="dxa"/>
            <w:vAlign w:val="bottom"/>
          </w:tcPr>
          <w:p w14:paraId="39075C85"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050" w:type="dxa"/>
            <w:tcBorders>
              <w:top w:val="single" w:sz="4" w:space="0" w:color="auto"/>
              <w:bottom w:val="single" w:sz="4" w:space="0" w:color="auto"/>
            </w:tcBorders>
          </w:tcPr>
          <w:p w14:paraId="6A752C70"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w:t>
            </w:r>
          </w:p>
        </w:tc>
        <w:tc>
          <w:tcPr>
            <w:tcW w:w="195" w:type="dxa"/>
          </w:tcPr>
          <w:p w14:paraId="2C36A186"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924" w:type="dxa"/>
            <w:gridSpan w:val="2"/>
            <w:tcBorders>
              <w:top w:val="single" w:sz="4" w:space="0" w:color="auto"/>
              <w:left w:val="nil"/>
              <w:bottom w:val="single" w:sz="4" w:space="0" w:color="auto"/>
              <w:right w:val="nil"/>
            </w:tcBorders>
            <w:vAlign w:val="bottom"/>
          </w:tcPr>
          <w:p w14:paraId="46DF6D8B" w14:textId="77777777" w:rsidR="002F728D" w:rsidRPr="002F728D" w:rsidRDefault="002F728D" w:rsidP="001B5AF4">
            <w:pPr>
              <w:tabs>
                <w:tab w:val="decimal" w:pos="79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1,611</w:t>
            </w:r>
          </w:p>
        </w:tc>
      </w:tr>
      <w:tr w:rsidR="002F728D" w:rsidRPr="005C619D" w14:paraId="4115F612" w14:textId="77777777" w:rsidTr="00397C49">
        <w:trPr>
          <w:gridAfter w:val="2"/>
          <w:wAfter w:w="18" w:type="dxa"/>
        </w:trPr>
        <w:tc>
          <w:tcPr>
            <w:tcW w:w="3161" w:type="dxa"/>
            <w:vAlign w:val="bottom"/>
          </w:tcPr>
          <w:p w14:paraId="60495459" w14:textId="77777777" w:rsidR="002F728D" w:rsidRPr="002F728D" w:rsidRDefault="002F728D" w:rsidP="001B5AF4">
            <w:pPr>
              <w:spacing w:line="220" w:lineRule="exact"/>
              <w:ind w:left="180" w:hanging="180"/>
              <w:rPr>
                <w:rFonts w:ascii="CordiaUPC" w:eastAsia="Times New Roman" w:hAnsi="CordiaUPC" w:cs="CordiaUPC"/>
                <w:b/>
                <w:bCs/>
                <w:sz w:val="24"/>
                <w:szCs w:val="24"/>
              </w:rPr>
            </w:pPr>
          </w:p>
        </w:tc>
        <w:tc>
          <w:tcPr>
            <w:tcW w:w="1080" w:type="dxa"/>
            <w:tcBorders>
              <w:top w:val="single" w:sz="4" w:space="0" w:color="auto"/>
              <w:left w:val="nil"/>
              <w:right w:val="nil"/>
            </w:tcBorders>
            <w:vAlign w:val="bottom"/>
          </w:tcPr>
          <w:p w14:paraId="7835B2AB"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80" w:type="dxa"/>
            <w:vAlign w:val="bottom"/>
          </w:tcPr>
          <w:p w14:paraId="3F14503E"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095739C3"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229" w:type="dxa"/>
          </w:tcPr>
          <w:p w14:paraId="724F9C25"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190" w:type="dxa"/>
            <w:tcBorders>
              <w:top w:val="single" w:sz="4" w:space="0" w:color="auto"/>
            </w:tcBorders>
          </w:tcPr>
          <w:p w14:paraId="73261B05"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426" w:type="dxa"/>
            <w:vAlign w:val="bottom"/>
          </w:tcPr>
          <w:p w14:paraId="17E77818"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050" w:type="dxa"/>
            <w:tcBorders>
              <w:top w:val="single" w:sz="4" w:space="0" w:color="auto"/>
            </w:tcBorders>
          </w:tcPr>
          <w:p w14:paraId="25F6EC24"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95" w:type="dxa"/>
          </w:tcPr>
          <w:p w14:paraId="0CCDD621"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924" w:type="dxa"/>
            <w:gridSpan w:val="2"/>
            <w:tcBorders>
              <w:top w:val="single" w:sz="4" w:space="0" w:color="auto"/>
              <w:left w:val="nil"/>
              <w:right w:val="nil"/>
            </w:tcBorders>
            <w:vAlign w:val="bottom"/>
          </w:tcPr>
          <w:p w14:paraId="4F9C7A8B" w14:textId="77777777" w:rsidR="002F728D" w:rsidRPr="002F728D" w:rsidRDefault="002F728D" w:rsidP="001B5AF4">
            <w:pPr>
              <w:tabs>
                <w:tab w:val="decimal" w:pos="793"/>
              </w:tabs>
              <w:spacing w:line="220" w:lineRule="exact"/>
              <w:rPr>
                <w:rFonts w:ascii="CordiaUPC" w:eastAsia="Times New Roman" w:hAnsi="CordiaUPC" w:cs="CordiaUPC"/>
                <w:b/>
                <w:bCs/>
                <w:sz w:val="24"/>
                <w:szCs w:val="24"/>
              </w:rPr>
            </w:pPr>
          </w:p>
        </w:tc>
      </w:tr>
      <w:tr w:rsidR="002F728D" w:rsidRPr="005C619D" w14:paraId="01481D1E" w14:textId="77777777" w:rsidTr="00397C49">
        <w:trPr>
          <w:gridAfter w:val="2"/>
          <w:wAfter w:w="18" w:type="dxa"/>
        </w:trPr>
        <w:tc>
          <w:tcPr>
            <w:tcW w:w="3161" w:type="dxa"/>
            <w:vAlign w:val="bottom"/>
          </w:tcPr>
          <w:p w14:paraId="028DE6A3" w14:textId="77777777" w:rsidR="002F728D" w:rsidRPr="002F728D" w:rsidRDefault="002F728D" w:rsidP="001B5AF4">
            <w:pPr>
              <w:spacing w:line="220" w:lineRule="exact"/>
              <w:ind w:left="180" w:hanging="180"/>
              <w:rPr>
                <w:rFonts w:ascii="CordiaUPC" w:eastAsia="Times New Roman" w:hAnsi="CordiaUPC" w:cs="CordiaUPC"/>
                <w:b/>
                <w:bCs/>
                <w:sz w:val="24"/>
                <w:szCs w:val="24"/>
                <w:lang w:val="en-US" w:bidi="th-TH"/>
              </w:rPr>
            </w:pPr>
            <w:r w:rsidRPr="002F728D">
              <w:rPr>
                <w:rFonts w:ascii="CordiaUPC" w:eastAsia="Times New Roman" w:hAnsi="CordiaUPC" w:cs="CordiaUPC" w:hint="cs"/>
                <w:b/>
                <w:bCs/>
                <w:sz w:val="24"/>
                <w:szCs w:val="24"/>
                <w:lang w:val="en-US" w:bidi="th-TH"/>
              </w:rPr>
              <w:t>Net</w:t>
            </w:r>
          </w:p>
        </w:tc>
        <w:tc>
          <w:tcPr>
            <w:tcW w:w="1080" w:type="dxa"/>
            <w:tcBorders>
              <w:left w:val="nil"/>
              <w:bottom w:val="double" w:sz="4" w:space="0" w:color="auto"/>
              <w:right w:val="nil"/>
            </w:tcBorders>
            <w:vAlign w:val="bottom"/>
          </w:tcPr>
          <w:p w14:paraId="18D5A361"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3,216</w:t>
            </w:r>
          </w:p>
        </w:tc>
        <w:tc>
          <w:tcPr>
            <w:tcW w:w="180" w:type="dxa"/>
            <w:vAlign w:val="bottom"/>
          </w:tcPr>
          <w:p w14:paraId="56E98181"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571A045C"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(65)</w:t>
            </w:r>
          </w:p>
        </w:tc>
        <w:tc>
          <w:tcPr>
            <w:tcW w:w="229" w:type="dxa"/>
          </w:tcPr>
          <w:p w14:paraId="1C2616BD"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190" w:type="dxa"/>
            <w:tcBorders>
              <w:bottom w:val="double" w:sz="4" w:space="0" w:color="auto"/>
            </w:tcBorders>
          </w:tcPr>
          <w:p w14:paraId="7C4317EA"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(2)</w:t>
            </w:r>
          </w:p>
        </w:tc>
        <w:tc>
          <w:tcPr>
            <w:tcW w:w="426" w:type="dxa"/>
            <w:vAlign w:val="bottom"/>
          </w:tcPr>
          <w:p w14:paraId="34F9623F"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1050" w:type="dxa"/>
            <w:tcBorders>
              <w:bottom w:val="double" w:sz="4" w:space="0" w:color="auto"/>
            </w:tcBorders>
          </w:tcPr>
          <w:p w14:paraId="5E3AD6A3"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(489)</w:t>
            </w:r>
          </w:p>
        </w:tc>
        <w:tc>
          <w:tcPr>
            <w:tcW w:w="195" w:type="dxa"/>
          </w:tcPr>
          <w:p w14:paraId="12491D8F" w14:textId="77777777" w:rsidR="002F728D" w:rsidRPr="002F728D" w:rsidRDefault="002F728D" w:rsidP="001B5AF4">
            <w:pPr>
              <w:tabs>
                <w:tab w:val="decimal" w:pos="1023"/>
              </w:tabs>
              <w:spacing w:line="220" w:lineRule="exact"/>
              <w:rPr>
                <w:rFonts w:ascii="CordiaUPC" w:eastAsia="Times New Roman" w:hAnsi="CordiaUPC" w:cs="CordiaUPC"/>
                <w:b/>
                <w:bCs/>
                <w:sz w:val="24"/>
                <w:szCs w:val="24"/>
              </w:rPr>
            </w:pPr>
          </w:p>
        </w:tc>
        <w:tc>
          <w:tcPr>
            <w:tcW w:w="924" w:type="dxa"/>
            <w:gridSpan w:val="2"/>
            <w:tcBorders>
              <w:left w:val="nil"/>
              <w:bottom w:val="double" w:sz="4" w:space="0" w:color="auto"/>
              <w:right w:val="nil"/>
            </w:tcBorders>
            <w:vAlign w:val="bottom"/>
          </w:tcPr>
          <w:p w14:paraId="19FFB179" w14:textId="77777777" w:rsidR="002F728D" w:rsidRPr="002F728D" w:rsidRDefault="002F728D" w:rsidP="001B5AF4">
            <w:pPr>
              <w:tabs>
                <w:tab w:val="decimal" w:pos="793"/>
              </w:tabs>
              <w:spacing w:line="220" w:lineRule="exact"/>
              <w:rPr>
                <w:rFonts w:ascii="CordiaUPC" w:eastAsia="Times New Roman" w:hAnsi="CordiaUPC" w:cs="CordiaUPC"/>
                <w:b/>
                <w:bCs/>
                <w:sz w:val="24"/>
                <w:szCs w:val="24"/>
              </w:rPr>
            </w:pPr>
            <w:r w:rsidRPr="002F728D">
              <w:rPr>
                <w:rFonts w:ascii="CordiaUPC" w:eastAsia="Times New Roman" w:hAnsi="CordiaUPC" w:cs="CordiaUPC" w:hint="cs"/>
                <w:b/>
                <w:bCs/>
                <w:sz w:val="24"/>
                <w:szCs w:val="24"/>
              </w:rPr>
              <w:t>2,660</w:t>
            </w:r>
          </w:p>
        </w:tc>
      </w:tr>
    </w:tbl>
    <w:p w14:paraId="0ADB1613" w14:textId="77777777" w:rsidR="002F728D" w:rsidRDefault="002F728D" w:rsidP="0066490D">
      <w:pPr>
        <w:pStyle w:val="index"/>
        <w:spacing w:line="240" w:lineRule="exact"/>
        <w:ind w:left="567"/>
        <w:jc w:val="thaiDistribute"/>
        <w:rPr>
          <w:rFonts w:ascii="CordiaUPC" w:hAnsi="CordiaUPC" w:cs="CordiaUPC"/>
          <w:sz w:val="26"/>
          <w:szCs w:val="26"/>
        </w:rPr>
      </w:pPr>
    </w:p>
    <w:p w14:paraId="2F158FC6" w14:textId="19EB4944" w:rsidR="00A1607C" w:rsidRPr="00A1607C" w:rsidRDefault="00A1607C" w:rsidP="00A1607C">
      <w:pPr>
        <w:tabs>
          <w:tab w:val="left" w:pos="837"/>
        </w:tabs>
        <w:spacing w:line="200" w:lineRule="exact"/>
        <w:ind w:right="14" w:firstLine="547"/>
        <w:jc w:val="thaiDistribute"/>
        <w:rPr>
          <w:rFonts w:ascii="CordiaUPC" w:hAnsi="CordiaUPC" w:cs="CordiaUPC"/>
          <w:szCs w:val="22"/>
          <w:lang w:val="en-US"/>
        </w:rPr>
      </w:pPr>
      <w:bookmarkStart w:id="27" w:name="_Hlk62092167"/>
      <w:r w:rsidRPr="006E1A28">
        <w:rPr>
          <w:rFonts w:ascii="CordiaUPC" w:hAnsi="CordiaUPC" w:cs="CordiaUPC" w:hint="cs"/>
          <w:sz w:val="28"/>
          <w:szCs w:val="28"/>
          <w:lang w:val="en-US"/>
        </w:rPr>
        <w:t>*</w:t>
      </w:r>
      <w:r w:rsidRPr="00EA6BC9">
        <w:rPr>
          <w:rFonts w:ascii="CordiaUPC" w:hAnsi="CordiaUPC" w:cs="CordiaUPC" w:hint="cs"/>
          <w:szCs w:val="22"/>
          <w:lang w:val="en-US"/>
        </w:rPr>
        <w:t xml:space="preserve"> The balance at 1 January 2020 includes the effect of initially applying TFRS - Financial instruments standards and TFRS </w:t>
      </w:r>
      <w:r w:rsidRPr="00BA678A">
        <w:rPr>
          <w:rFonts w:ascii="CordiaUPC" w:hAnsi="CordiaUPC" w:cs="CordiaUPC" w:hint="cs"/>
          <w:szCs w:val="22"/>
          <w:lang w:val="en-US"/>
        </w:rPr>
        <w:t>16 Leases.</w:t>
      </w:r>
    </w:p>
    <w:p w14:paraId="5B00A493" w14:textId="77777777" w:rsidR="00A1607C" w:rsidRDefault="00A1607C" w:rsidP="002F728D">
      <w:pPr>
        <w:autoSpaceDE w:val="0"/>
        <w:autoSpaceDN w:val="0"/>
        <w:adjustRightInd w:val="0"/>
        <w:spacing w:line="240" w:lineRule="exact"/>
        <w:ind w:left="540" w:right="-185"/>
        <w:jc w:val="thaiDistribute"/>
        <w:rPr>
          <w:rFonts w:ascii="CordiaUPC" w:hAnsi="CordiaUPC" w:cs="CordiaUPC"/>
          <w:sz w:val="26"/>
          <w:szCs w:val="26"/>
          <w:lang w:val="en-AU" w:eastAsia="en-GB" w:bidi="th-TH"/>
        </w:rPr>
      </w:pPr>
    </w:p>
    <w:p w14:paraId="3FA2E74A" w14:textId="36B2F42C" w:rsidR="00A1607C" w:rsidRPr="002B1F0B" w:rsidRDefault="00A1607C" w:rsidP="00A1607C">
      <w:pPr>
        <w:autoSpaceDE w:val="0"/>
        <w:autoSpaceDN w:val="0"/>
        <w:adjustRightInd w:val="0"/>
        <w:spacing w:line="240" w:lineRule="exact"/>
        <w:ind w:left="540"/>
        <w:jc w:val="thaiDistribute"/>
        <w:rPr>
          <w:rFonts w:ascii="CordiaUPC" w:eastAsia="Times New Roman" w:hAnsi="CordiaUPC" w:cs="CordiaUPC"/>
          <w:sz w:val="26"/>
          <w:szCs w:val="26"/>
        </w:rPr>
      </w:pPr>
      <w:bookmarkStart w:id="28" w:name="_Hlk71102545"/>
      <w:bookmarkEnd w:id="27"/>
      <w:r w:rsidRPr="002B1F0B">
        <w:rPr>
          <w:rFonts w:ascii="CordiaUPC" w:eastAsia="Times New Roman" w:hAnsi="CordiaUPC" w:cs="CordiaUPC"/>
          <w:sz w:val="26"/>
          <w:szCs w:val="26"/>
        </w:rPr>
        <w:t xml:space="preserve">As at </w:t>
      </w:r>
      <w:r>
        <w:rPr>
          <w:rFonts w:ascii="CordiaUPC" w:eastAsia="Times New Roman" w:hAnsi="CordiaUPC" w:cs="CordiaUPC"/>
          <w:sz w:val="26"/>
          <w:szCs w:val="26"/>
        </w:rPr>
        <w:t>30 June 2021</w:t>
      </w:r>
      <w:r w:rsidRPr="002B1F0B">
        <w:rPr>
          <w:rFonts w:ascii="CordiaUPC" w:eastAsia="Times New Roman" w:hAnsi="CordiaUPC" w:cs="CordiaUPC"/>
          <w:sz w:val="26"/>
          <w:szCs w:val="26"/>
        </w:rPr>
        <w:t xml:space="preserve"> and 31 December 20</w:t>
      </w:r>
      <w:r>
        <w:rPr>
          <w:rFonts w:ascii="CordiaUPC" w:eastAsia="Times New Roman" w:hAnsi="CordiaUPC" w:cs="CordiaUPC"/>
          <w:sz w:val="26"/>
          <w:szCs w:val="26"/>
        </w:rPr>
        <w:t>20</w:t>
      </w:r>
      <w:r w:rsidRPr="002B1F0B">
        <w:rPr>
          <w:rFonts w:ascii="CordiaUPC" w:eastAsia="Times New Roman" w:hAnsi="CordiaUPC" w:cs="CordiaUPC"/>
          <w:sz w:val="26"/>
          <w:szCs w:val="26"/>
        </w:rPr>
        <w:t xml:space="preserve">, the Bank had tax-deductible temporary differences in relation to investments in subsidiaries totalling Baht </w:t>
      </w:r>
      <w:r w:rsidRPr="00EA17BD">
        <w:rPr>
          <w:rFonts w:ascii="CordiaUPC" w:eastAsia="Times New Roman" w:hAnsi="CordiaUPC" w:cs="CordiaUPC"/>
          <w:sz w:val="26"/>
          <w:szCs w:val="26"/>
        </w:rPr>
        <w:t>1,</w:t>
      </w:r>
      <w:r w:rsidR="00EA17BD" w:rsidRPr="00EA17BD">
        <w:rPr>
          <w:rFonts w:ascii="CordiaUPC" w:eastAsia="Times New Roman" w:hAnsi="CordiaUPC" w:cs="CordiaUPC"/>
          <w:sz w:val="26"/>
          <w:szCs w:val="26"/>
          <w:lang w:val="en-US" w:bidi="th-TH"/>
        </w:rPr>
        <w:t>3</w:t>
      </w:r>
      <w:r w:rsidRPr="00EA17BD">
        <w:rPr>
          <w:rFonts w:ascii="CordiaUPC" w:eastAsia="Times New Roman" w:hAnsi="CordiaUPC" w:cs="CordiaUPC"/>
          <w:sz w:val="26"/>
          <w:szCs w:val="26"/>
        </w:rPr>
        <w:t>60</w:t>
      </w:r>
      <w:r w:rsidRPr="002B1F0B">
        <w:rPr>
          <w:rFonts w:ascii="CordiaUPC" w:eastAsia="Times New Roman" w:hAnsi="CordiaUPC" w:cs="CordiaUPC"/>
          <w:sz w:val="26"/>
          <w:szCs w:val="26"/>
        </w:rPr>
        <w:t xml:space="preserve"> million and Baht </w:t>
      </w:r>
      <w:r>
        <w:rPr>
          <w:rFonts w:ascii="CordiaUPC" w:eastAsia="Times New Roman" w:hAnsi="CordiaUPC" w:cs="CordiaUPC"/>
          <w:sz w:val="26"/>
          <w:szCs w:val="26"/>
        </w:rPr>
        <w:t>1,860</w:t>
      </w:r>
      <w:r w:rsidRPr="002B1F0B">
        <w:rPr>
          <w:rFonts w:ascii="CordiaUPC" w:eastAsia="Times New Roman" w:hAnsi="CordiaUPC" w:cs="CordiaUPC"/>
          <w:sz w:val="26"/>
          <w:szCs w:val="26"/>
        </w:rPr>
        <w:t xml:space="preserve"> million, respectively, for which deferred tax assets have not yet been recognised because certain recognition criteria were not met. </w:t>
      </w:r>
    </w:p>
    <w:bookmarkEnd w:id="28"/>
    <w:p w14:paraId="089B1758" w14:textId="51F805ED" w:rsidR="009D25D5" w:rsidRDefault="009D25D5" w:rsidP="00554EC3">
      <w:pPr>
        <w:autoSpaceDE w:val="0"/>
        <w:autoSpaceDN w:val="0"/>
        <w:adjustRightInd w:val="0"/>
        <w:spacing w:line="240" w:lineRule="exact"/>
        <w:ind w:left="540" w:right="-185"/>
        <w:jc w:val="thaiDistribute"/>
        <w:rPr>
          <w:rFonts w:ascii="CordiaUPC" w:hAnsi="CordiaUPC" w:cs="CordiaUPC"/>
          <w:sz w:val="26"/>
          <w:szCs w:val="26"/>
          <w:lang w:eastAsia="en-GB" w:bidi="th-TH"/>
        </w:rPr>
      </w:pPr>
    </w:p>
    <w:p w14:paraId="330837A1" w14:textId="7AB5B3D1" w:rsidR="00A1607C" w:rsidRDefault="00A1607C" w:rsidP="00554EC3">
      <w:pPr>
        <w:autoSpaceDE w:val="0"/>
        <w:autoSpaceDN w:val="0"/>
        <w:adjustRightInd w:val="0"/>
        <w:spacing w:line="240" w:lineRule="exact"/>
        <w:ind w:left="540" w:right="-185"/>
        <w:jc w:val="thaiDistribute"/>
        <w:rPr>
          <w:rFonts w:ascii="CordiaUPC" w:hAnsi="CordiaUPC" w:cs="CordiaUPC"/>
          <w:sz w:val="26"/>
          <w:szCs w:val="26"/>
          <w:lang w:eastAsia="en-GB" w:bidi="th-TH"/>
        </w:rPr>
      </w:pPr>
    </w:p>
    <w:p w14:paraId="27C05B3A" w14:textId="1978951E" w:rsidR="004D3CDD" w:rsidRDefault="004D3CDD" w:rsidP="00554EC3">
      <w:pPr>
        <w:autoSpaceDE w:val="0"/>
        <w:autoSpaceDN w:val="0"/>
        <w:adjustRightInd w:val="0"/>
        <w:spacing w:line="240" w:lineRule="exact"/>
        <w:ind w:left="540" w:right="-185"/>
        <w:jc w:val="thaiDistribute"/>
        <w:rPr>
          <w:rFonts w:ascii="CordiaUPC" w:hAnsi="CordiaUPC" w:cs="CordiaUPC"/>
          <w:sz w:val="26"/>
          <w:szCs w:val="26"/>
          <w:lang w:eastAsia="en-GB" w:bidi="th-TH"/>
        </w:rPr>
      </w:pPr>
    </w:p>
    <w:p w14:paraId="41FD5998" w14:textId="77777777" w:rsidR="004D3CDD" w:rsidRDefault="004D3CDD" w:rsidP="00554EC3">
      <w:pPr>
        <w:autoSpaceDE w:val="0"/>
        <w:autoSpaceDN w:val="0"/>
        <w:adjustRightInd w:val="0"/>
        <w:spacing w:line="240" w:lineRule="exact"/>
        <w:ind w:left="540" w:right="-185"/>
        <w:jc w:val="thaiDistribute"/>
        <w:rPr>
          <w:rFonts w:ascii="CordiaUPC" w:hAnsi="CordiaUPC" w:cs="CordiaUPC"/>
          <w:sz w:val="26"/>
          <w:szCs w:val="26"/>
          <w:lang w:eastAsia="en-GB" w:bidi="th-TH"/>
        </w:rPr>
      </w:pPr>
    </w:p>
    <w:p w14:paraId="6BC6C770" w14:textId="77777777" w:rsidR="00A1607C" w:rsidRPr="00A1607C" w:rsidRDefault="00A1607C" w:rsidP="00554EC3">
      <w:pPr>
        <w:autoSpaceDE w:val="0"/>
        <w:autoSpaceDN w:val="0"/>
        <w:adjustRightInd w:val="0"/>
        <w:spacing w:line="240" w:lineRule="exact"/>
        <w:ind w:left="540" w:right="-185"/>
        <w:jc w:val="thaiDistribute"/>
        <w:rPr>
          <w:rFonts w:ascii="CordiaUPC" w:hAnsi="CordiaUPC" w:cs="CordiaUPC"/>
          <w:sz w:val="26"/>
          <w:szCs w:val="26"/>
          <w:lang w:eastAsia="en-GB" w:bidi="th-TH"/>
        </w:rPr>
      </w:pPr>
    </w:p>
    <w:p w14:paraId="014E672F" w14:textId="7C951B1E" w:rsidR="00ED2EFD" w:rsidRPr="00554EC3" w:rsidRDefault="00A1607C" w:rsidP="00554EC3">
      <w:pPr>
        <w:pStyle w:val="index"/>
        <w:tabs>
          <w:tab w:val="left" w:pos="540"/>
        </w:tabs>
        <w:spacing w:after="0" w:line="240" w:lineRule="exact"/>
        <w:rPr>
          <w:rFonts w:ascii="CordiaUPC" w:hAnsi="CordiaUPC" w:cs="CordiaUPC"/>
          <w:b/>
          <w:bCs/>
          <w:sz w:val="26"/>
          <w:szCs w:val="26"/>
        </w:rPr>
      </w:pPr>
      <w:r>
        <w:rPr>
          <w:rFonts w:ascii="CordiaUPC" w:hAnsi="CordiaUPC" w:cs="CordiaUPC"/>
          <w:b/>
          <w:bCs/>
          <w:sz w:val="26"/>
          <w:szCs w:val="26"/>
        </w:rPr>
        <w:t>19</w:t>
      </w:r>
      <w:r w:rsidR="00ED2EFD" w:rsidRPr="00554EC3">
        <w:rPr>
          <w:rFonts w:ascii="CordiaUPC" w:hAnsi="CordiaUPC" w:cs="CordiaUPC" w:hint="cs"/>
          <w:b/>
          <w:bCs/>
          <w:sz w:val="26"/>
          <w:szCs w:val="26"/>
        </w:rPr>
        <w:t>.2</w:t>
      </w:r>
      <w:r w:rsidR="00ED2EFD" w:rsidRPr="00554EC3">
        <w:rPr>
          <w:rFonts w:ascii="CordiaUPC" w:hAnsi="CordiaUPC" w:cs="CordiaUPC" w:hint="cs"/>
          <w:b/>
          <w:bCs/>
          <w:sz w:val="26"/>
          <w:szCs w:val="26"/>
        </w:rPr>
        <w:tab/>
        <w:t xml:space="preserve">Income tax </w:t>
      </w:r>
    </w:p>
    <w:p w14:paraId="37D91731" w14:textId="77777777" w:rsidR="00ED2EFD" w:rsidRPr="00554EC3" w:rsidRDefault="00ED2EFD" w:rsidP="00554EC3">
      <w:pPr>
        <w:pStyle w:val="index"/>
        <w:spacing w:line="240" w:lineRule="exact"/>
        <w:ind w:left="567"/>
        <w:jc w:val="both"/>
        <w:rPr>
          <w:rFonts w:ascii="CordiaUPC" w:hAnsi="CordiaUPC" w:cs="CordiaUPC"/>
          <w:sz w:val="26"/>
          <w:szCs w:val="26"/>
        </w:rPr>
      </w:pPr>
    </w:p>
    <w:p w14:paraId="50FD9EF9" w14:textId="66C6201F" w:rsidR="00313DBE" w:rsidRDefault="00313DBE" w:rsidP="00554EC3">
      <w:pPr>
        <w:spacing w:line="240" w:lineRule="exact"/>
        <w:ind w:left="540"/>
        <w:jc w:val="both"/>
        <w:rPr>
          <w:rFonts w:ascii="CordiaUPC" w:hAnsi="CordiaUPC" w:cs="CordiaUPC"/>
          <w:b/>
          <w:bCs/>
          <w:i/>
          <w:iCs/>
          <w:sz w:val="26"/>
          <w:szCs w:val="26"/>
          <w:cs/>
          <w:lang w:bidi="th-TH"/>
        </w:rPr>
      </w:pPr>
      <w:r w:rsidRPr="00554EC3">
        <w:rPr>
          <w:rFonts w:ascii="CordiaUPC" w:hAnsi="CordiaUPC" w:cs="CordiaUPC" w:hint="cs"/>
          <w:b/>
          <w:bCs/>
          <w:i/>
          <w:iCs/>
          <w:sz w:val="26"/>
          <w:szCs w:val="26"/>
        </w:rPr>
        <w:t>Income tax recognised in profit or loss</w:t>
      </w:r>
    </w:p>
    <w:p w14:paraId="59CB39C6" w14:textId="77777777" w:rsidR="001B5AF4" w:rsidRPr="00554EC3" w:rsidRDefault="001B5AF4" w:rsidP="00554EC3">
      <w:pPr>
        <w:spacing w:line="240" w:lineRule="exact"/>
        <w:ind w:left="540"/>
        <w:jc w:val="both"/>
        <w:rPr>
          <w:rFonts w:ascii="CordiaUPC" w:hAnsi="CordiaUPC" w:cs="CordiaUPC"/>
          <w:b/>
          <w:bCs/>
          <w:i/>
          <w:iCs/>
          <w:sz w:val="26"/>
          <w:szCs w:val="26"/>
        </w:rPr>
      </w:pPr>
    </w:p>
    <w:tbl>
      <w:tblPr>
        <w:tblW w:w="9563" w:type="dxa"/>
        <w:tblInd w:w="450" w:type="dxa"/>
        <w:tblLayout w:type="fixed"/>
        <w:tblCellMar>
          <w:left w:w="79" w:type="dxa"/>
          <w:right w:w="79" w:type="dxa"/>
        </w:tblCellMar>
        <w:tblLook w:val="04A0" w:firstRow="1" w:lastRow="0" w:firstColumn="1" w:lastColumn="0" w:noHBand="0" w:noVBand="1"/>
      </w:tblPr>
      <w:tblGrid>
        <w:gridCol w:w="3870"/>
        <w:gridCol w:w="590"/>
        <w:gridCol w:w="1134"/>
        <w:gridCol w:w="178"/>
        <w:gridCol w:w="1239"/>
        <w:gridCol w:w="178"/>
        <w:gridCol w:w="1098"/>
        <w:gridCol w:w="178"/>
        <w:gridCol w:w="1098"/>
      </w:tblGrid>
      <w:tr w:rsidR="001B5AF4" w:rsidRPr="00E22E2C" w14:paraId="4471804D" w14:textId="77777777" w:rsidTr="001B5AF4">
        <w:trPr>
          <w:cantSplit/>
          <w:tblHeader/>
        </w:trPr>
        <w:tc>
          <w:tcPr>
            <w:tcW w:w="3870" w:type="dxa"/>
          </w:tcPr>
          <w:p w14:paraId="636E9DC7" w14:textId="77777777" w:rsidR="001B5AF4" w:rsidRPr="00E22E2C" w:rsidRDefault="001B5AF4" w:rsidP="00E22E2C">
            <w:pPr>
              <w:tabs>
                <w:tab w:val="decimal" w:pos="765"/>
              </w:tabs>
              <w:spacing w:line="240" w:lineRule="exact"/>
              <w:rPr>
                <w:rFonts w:ascii="CordiaUPC" w:eastAsia="Times New Roman" w:hAnsi="CordiaUPC" w:cs="CordiaUPC"/>
                <w:b/>
                <w:bCs/>
                <w:i/>
                <w:iCs/>
                <w:sz w:val="26"/>
                <w:szCs w:val="26"/>
              </w:rPr>
            </w:pPr>
          </w:p>
        </w:tc>
        <w:tc>
          <w:tcPr>
            <w:tcW w:w="590" w:type="dxa"/>
          </w:tcPr>
          <w:p w14:paraId="25A7B98E" w14:textId="77777777" w:rsidR="001B5AF4" w:rsidRPr="00E22E2C" w:rsidRDefault="001B5AF4" w:rsidP="00E22E2C">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2E864365" w14:textId="77777777" w:rsidR="001B5AF4" w:rsidRPr="00E22E2C" w:rsidRDefault="001B5AF4" w:rsidP="00E22E2C">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lang w:val="en-US" w:bidi="th-TH"/>
              </w:rPr>
              <w:t>Consolidated</w:t>
            </w:r>
          </w:p>
        </w:tc>
        <w:tc>
          <w:tcPr>
            <w:tcW w:w="178" w:type="dxa"/>
          </w:tcPr>
          <w:p w14:paraId="6FD4461E" w14:textId="77777777" w:rsidR="001B5AF4" w:rsidRPr="00E22E2C" w:rsidRDefault="001B5AF4" w:rsidP="00E22E2C">
            <w:pPr>
              <w:spacing w:line="240" w:lineRule="exact"/>
              <w:jc w:val="center"/>
              <w:rPr>
                <w:rFonts w:ascii="CordiaUPC" w:eastAsia="Times New Roman" w:hAnsi="CordiaUPC" w:cs="CordiaUPC"/>
                <w:b/>
                <w:sz w:val="26"/>
                <w:szCs w:val="26"/>
              </w:rPr>
            </w:pPr>
          </w:p>
        </w:tc>
        <w:tc>
          <w:tcPr>
            <w:tcW w:w="2374" w:type="dxa"/>
            <w:gridSpan w:val="3"/>
          </w:tcPr>
          <w:p w14:paraId="3D92D13A" w14:textId="77777777" w:rsidR="001B5AF4" w:rsidRPr="00E22E2C" w:rsidRDefault="001B5AF4" w:rsidP="00E22E2C">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rPr>
              <w:t>Bank only</w:t>
            </w:r>
          </w:p>
        </w:tc>
      </w:tr>
      <w:tr w:rsidR="00A1607C" w:rsidRPr="00E22E2C" w14:paraId="0BCE9518" w14:textId="77777777" w:rsidTr="001B5AF4">
        <w:trPr>
          <w:cantSplit/>
          <w:tblHeader/>
        </w:trPr>
        <w:tc>
          <w:tcPr>
            <w:tcW w:w="3870" w:type="dxa"/>
          </w:tcPr>
          <w:p w14:paraId="5153E8D5" w14:textId="65317363" w:rsidR="00A1607C" w:rsidRPr="00E22E2C" w:rsidRDefault="00473896" w:rsidP="00A1607C">
            <w:pPr>
              <w:tabs>
                <w:tab w:val="decimal" w:pos="765"/>
              </w:tabs>
              <w:spacing w:line="240" w:lineRule="exact"/>
              <w:rPr>
                <w:rFonts w:ascii="CordiaUPC" w:eastAsia="Times New Roman" w:hAnsi="CordiaUPC" w:cs="CordiaUPC"/>
                <w:b/>
                <w:bCs/>
                <w:i/>
                <w:iCs/>
                <w:sz w:val="26"/>
                <w:szCs w:val="26"/>
              </w:rPr>
            </w:pPr>
            <w:r>
              <w:rPr>
                <w:rFonts w:ascii="CordiaUPC" w:eastAsia="Times New Roman" w:hAnsi="CordiaUPC" w:cs="CordiaUPC"/>
                <w:b/>
                <w:bCs/>
                <w:i/>
                <w:iCs/>
                <w:sz w:val="26"/>
                <w:szCs w:val="26"/>
              </w:rPr>
              <w:t>For the t</w:t>
            </w:r>
            <w:r w:rsidR="00A1607C" w:rsidRPr="00E22E2C">
              <w:rPr>
                <w:rFonts w:ascii="CordiaUPC" w:eastAsia="Times New Roman" w:hAnsi="CordiaUPC" w:cs="CordiaUPC" w:hint="cs"/>
                <w:b/>
                <w:bCs/>
                <w:i/>
                <w:iCs/>
                <w:sz w:val="26"/>
                <w:szCs w:val="26"/>
              </w:rPr>
              <w:t xml:space="preserve">hree-month periods ended 30 June                              </w:t>
            </w:r>
          </w:p>
        </w:tc>
        <w:tc>
          <w:tcPr>
            <w:tcW w:w="590" w:type="dxa"/>
          </w:tcPr>
          <w:p w14:paraId="1B180B92" w14:textId="1A86F94E" w:rsidR="00A1607C" w:rsidRPr="00E22E2C" w:rsidRDefault="00A1607C" w:rsidP="00A1607C">
            <w:pPr>
              <w:spacing w:line="240" w:lineRule="exact"/>
              <w:jc w:val="center"/>
              <w:rPr>
                <w:rFonts w:ascii="CordiaUPC" w:eastAsia="Times New Roman" w:hAnsi="CordiaUPC" w:cs="CordiaUPC"/>
                <w:bCs/>
                <w:sz w:val="26"/>
                <w:szCs w:val="26"/>
                <w:lang w:val="en-US"/>
              </w:rPr>
            </w:pPr>
            <w:r w:rsidRPr="00E22E2C">
              <w:rPr>
                <w:rFonts w:ascii="CordiaUPC" w:eastAsia="Times New Roman" w:hAnsi="CordiaUPC" w:cs="CordiaUPC" w:hint="cs"/>
                <w:bCs/>
                <w:i/>
                <w:iCs/>
                <w:sz w:val="26"/>
                <w:szCs w:val="26"/>
                <w:lang w:val="en-US" w:bidi="th-TH"/>
              </w:rPr>
              <w:t>Note</w:t>
            </w:r>
          </w:p>
        </w:tc>
        <w:tc>
          <w:tcPr>
            <w:tcW w:w="1134" w:type="dxa"/>
            <w:vAlign w:val="bottom"/>
          </w:tcPr>
          <w:p w14:paraId="0480B1DD" w14:textId="6B6384C5" w:rsidR="00A1607C" w:rsidRPr="00E22E2C" w:rsidRDefault="00A1607C" w:rsidP="00A1607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vAlign w:val="bottom"/>
          </w:tcPr>
          <w:p w14:paraId="58342C3F" w14:textId="77777777" w:rsidR="00A1607C" w:rsidRPr="00E22E2C" w:rsidRDefault="00A1607C" w:rsidP="00A1607C">
            <w:pPr>
              <w:spacing w:line="240" w:lineRule="exact"/>
              <w:ind w:right="11"/>
              <w:jc w:val="center"/>
              <w:rPr>
                <w:rFonts w:ascii="CordiaUPC" w:eastAsia="Times New Roman" w:hAnsi="CordiaUPC" w:cs="CordiaUPC"/>
                <w:sz w:val="26"/>
                <w:szCs w:val="26"/>
              </w:rPr>
            </w:pPr>
          </w:p>
        </w:tc>
        <w:tc>
          <w:tcPr>
            <w:tcW w:w="1239" w:type="dxa"/>
            <w:vAlign w:val="bottom"/>
          </w:tcPr>
          <w:p w14:paraId="6492593B" w14:textId="7020428A" w:rsidR="00A1607C" w:rsidRPr="00E22E2C" w:rsidRDefault="00A1607C" w:rsidP="00A1607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c>
          <w:tcPr>
            <w:tcW w:w="178" w:type="dxa"/>
          </w:tcPr>
          <w:p w14:paraId="5D761F4C" w14:textId="77777777" w:rsidR="00A1607C" w:rsidRPr="00E22E2C" w:rsidRDefault="00A1607C" w:rsidP="00A1607C">
            <w:pPr>
              <w:spacing w:line="240" w:lineRule="exact"/>
              <w:ind w:right="11"/>
              <w:jc w:val="center"/>
              <w:rPr>
                <w:rFonts w:ascii="CordiaUPC" w:eastAsia="Times New Roman" w:hAnsi="CordiaUPC" w:cs="CordiaUPC"/>
                <w:sz w:val="26"/>
                <w:szCs w:val="26"/>
              </w:rPr>
            </w:pPr>
          </w:p>
        </w:tc>
        <w:tc>
          <w:tcPr>
            <w:tcW w:w="1098" w:type="dxa"/>
            <w:vAlign w:val="bottom"/>
          </w:tcPr>
          <w:p w14:paraId="179B91E9" w14:textId="0B2CBFF7" w:rsidR="00A1607C" w:rsidRPr="00E22E2C" w:rsidRDefault="00A1607C" w:rsidP="00A1607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vAlign w:val="bottom"/>
          </w:tcPr>
          <w:p w14:paraId="46394F51" w14:textId="77777777" w:rsidR="00A1607C" w:rsidRPr="00E22E2C" w:rsidRDefault="00A1607C" w:rsidP="00A1607C">
            <w:pPr>
              <w:spacing w:line="240" w:lineRule="exact"/>
              <w:ind w:right="11"/>
              <w:jc w:val="center"/>
              <w:rPr>
                <w:rFonts w:ascii="CordiaUPC" w:eastAsia="Times New Roman" w:hAnsi="CordiaUPC" w:cs="CordiaUPC"/>
                <w:sz w:val="26"/>
                <w:szCs w:val="26"/>
              </w:rPr>
            </w:pPr>
          </w:p>
        </w:tc>
        <w:tc>
          <w:tcPr>
            <w:tcW w:w="1098" w:type="dxa"/>
            <w:vAlign w:val="bottom"/>
          </w:tcPr>
          <w:p w14:paraId="1FA4AEB2" w14:textId="5A8B20FA" w:rsidR="00A1607C" w:rsidRPr="00E22E2C" w:rsidRDefault="00A1607C" w:rsidP="00A1607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r>
      <w:tr w:rsidR="00A1607C" w:rsidRPr="00E22E2C" w14:paraId="3C1996EC" w14:textId="77777777" w:rsidTr="001B5AF4">
        <w:trPr>
          <w:cantSplit/>
        </w:trPr>
        <w:tc>
          <w:tcPr>
            <w:tcW w:w="3870" w:type="dxa"/>
          </w:tcPr>
          <w:p w14:paraId="0F3A7690" w14:textId="77777777" w:rsidR="00A1607C" w:rsidRPr="00E22E2C" w:rsidRDefault="00A1607C" w:rsidP="00A1607C">
            <w:pPr>
              <w:spacing w:line="240" w:lineRule="exact"/>
              <w:rPr>
                <w:rFonts w:ascii="CordiaUPC" w:eastAsia="Times New Roman" w:hAnsi="CordiaUPC" w:cs="CordiaUPC"/>
                <w:b/>
                <w:bCs/>
                <w:sz w:val="26"/>
                <w:szCs w:val="26"/>
              </w:rPr>
            </w:pPr>
          </w:p>
        </w:tc>
        <w:tc>
          <w:tcPr>
            <w:tcW w:w="590" w:type="dxa"/>
          </w:tcPr>
          <w:p w14:paraId="50E338AB" w14:textId="77777777" w:rsidR="00A1607C" w:rsidRPr="00E22E2C" w:rsidRDefault="00A1607C" w:rsidP="00A1607C">
            <w:pPr>
              <w:spacing w:line="240" w:lineRule="exact"/>
              <w:ind w:right="11"/>
              <w:jc w:val="center"/>
              <w:rPr>
                <w:rFonts w:ascii="CordiaUPC" w:eastAsia="Times New Roman" w:hAnsi="CordiaUPC" w:cs="CordiaUPC"/>
                <w:i/>
                <w:iCs/>
                <w:sz w:val="26"/>
                <w:szCs w:val="26"/>
              </w:rPr>
            </w:pPr>
          </w:p>
        </w:tc>
        <w:tc>
          <w:tcPr>
            <w:tcW w:w="5103" w:type="dxa"/>
            <w:gridSpan w:val="7"/>
          </w:tcPr>
          <w:p w14:paraId="3801E777" w14:textId="77777777" w:rsidR="00A1607C" w:rsidRPr="00E22E2C" w:rsidRDefault="00A1607C" w:rsidP="00A1607C">
            <w:pPr>
              <w:spacing w:line="240" w:lineRule="exact"/>
              <w:ind w:right="11"/>
              <w:jc w:val="center"/>
              <w:rPr>
                <w:rFonts w:ascii="CordiaUPC" w:eastAsia="Times New Roman" w:hAnsi="CordiaUPC" w:cs="CordiaUPC"/>
                <w:sz w:val="26"/>
                <w:szCs w:val="26"/>
                <w:cs/>
                <w:lang w:bidi="th-TH"/>
              </w:rPr>
            </w:pPr>
            <w:r w:rsidRPr="00E22E2C">
              <w:rPr>
                <w:rFonts w:ascii="CordiaUPC" w:eastAsia="Times New Roman" w:hAnsi="CordiaUPC" w:cs="CordiaUPC" w:hint="cs"/>
                <w:i/>
                <w:iCs/>
                <w:sz w:val="26"/>
                <w:szCs w:val="26"/>
              </w:rPr>
              <w:t>(in million Baht)</w:t>
            </w:r>
          </w:p>
        </w:tc>
      </w:tr>
      <w:tr w:rsidR="00A1607C" w:rsidRPr="00E22E2C" w14:paraId="3AA5F7F6" w14:textId="77777777" w:rsidTr="001B5AF4">
        <w:trPr>
          <w:cantSplit/>
          <w:trHeight w:val="80"/>
        </w:trPr>
        <w:tc>
          <w:tcPr>
            <w:tcW w:w="3870" w:type="dxa"/>
          </w:tcPr>
          <w:p w14:paraId="3CBFBBA5" w14:textId="77777777" w:rsidR="00A1607C" w:rsidRPr="00E22E2C" w:rsidRDefault="00A1607C" w:rsidP="00A1607C">
            <w:pPr>
              <w:spacing w:line="240" w:lineRule="exact"/>
              <w:rPr>
                <w:rFonts w:ascii="CordiaUPC" w:eastAsia="Times New Roman" w:hAnsi="CordiaUPC" w:cs="CordiaUPC"/>
                <w:sz w:val="26"/>
                <w:szCs w:val="26"/>
              </w:rPr>
            </w:pPr>
            <w:r w:rsidRPr="00E22E2C">
              <w:rPr>
                <w:rFonts w:ascii="CordiaUPC" w:eastAsia="Times New Roman" w:hAnsi="CordiaUPC" w:cs="CordiaUPC" w:hint="cs"/>
                <w:b/>
                <w:bCs/>
                <w:sz w:val="26"/>
                <w:szCs w:val="26"/>
              </w:rPr>
              <w:t>Current tax expense</w:t>
            </w:r>
          </w:p>
        </w:tc>
        <w:tc>
          <w:tcPr>
            <w:tcW w:w="590" w:type="dxa"/>
          </w:tcPr>
          <w:p w14:paraId="228E6F9A" w14:textId="77777777" w:rsidR="00A1607C" w:rsidRPr="00E22E2C" w:rsidRDefault="00A1607C" w:rsidP="00A1607C">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4D5C256F" w14:textId="77777777" w:rsidR="00A1607C" w:rsidRPr="00E22E2C" w:rsidRDefault="00A1607C" w:rsidP="00A1607C">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6314FFE5"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239" w:type="dxa"/>
          </w:tcPr>
          <w:p w14:paraId="37A9D599" w14:textId="77777777" w:rsidR="00A1607C" w:rsidRPr="00E22E2C" w:rsidRDefault="00A1607C" w:rsidP="00A1607C">
            <w:pPr>
              <w:tabs>
                <w:tab w:val="decimal" w:pos="861"/>
              </w:tabs>
              <w:spacing w:line="240" w:lineRule="exact"/>
              <w:ind w:right="11"/>
              <w:rPr>
                <w:rFonts w:ascii="CordiaUPC" w:eastAsia="Times New Roman" w:hAnsi="CordiaUPC" w:cs="CordiaUPC"/>
                <w:sz w:val="26"/>
                <w:szCs w:val="26"/>
              </w:rPr>
            </w:pPr>
          </w:p>
        </w:tc>
        <w:tc>
          <w:tcPr>
            <w:tcW w:w="178" w:type="dxa"/>
          </w:tcPr>
          <w:p w14:paraId="09742D85"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098" w:type="dxa"/>
          </w:tcPr>
          <w:p w14:paraId="4903001D" w14:textId="77777777" w:rsidR="00A1607C" w:rsidRPr="00E22E2C" w:rsidRDefault="00A1607C" w:rsidP="00A1607C">
            <w:pPr>
              <w:tabs>
                <w:tab w:val="decimal" w:pos="861"/>
              </w:tabs>
              <w:spacing w:line="240" w:lineRule="exact"/>
              <w:ind w:right="11"/>
              <w:rPr>
                <w:rFonts w:ascii="CordiaUPC" w:eastAsia="Times New Roman" w:hAnsi="CordiaUPC" w:cs="CordiaUPC"/>
                <w:sz w:val="26"/>
                <w:szCs w:val="26"/>
              </w:rPr>
            </w:pPr>
          </w:p>
        </w:tc>
        <w:tc>
          <w:tcPr>
            <w:tcW w:w="178" w:type="dxa"/>
          </w:tcPr>
          <w:p w14:paraId="1328263D"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098" w:type="dxa"/>
          </w:tcPr>
          <w:p w14:paraId="064FB380" w14:textId="77777777" w:rsidR="00A1607C" w:rsidRPr="00E22E2C" w:rsidRDefault="00A1607C" w:rsidP="00A1607C">
            <w:pPr>
              <w:tabs>
                <w:tab w:val="decimal" w:pos="861"/>
              </w:tabs>
              <w:spacing w:line="240" w:lineRule="exact"/>
              <w:ind w:right="11"/>
              <w:rPr>
                <w:rFonts w:ascii="CordiaUPC" w:eastAsia="Times New Roman" w:hAnsi="CordiaUPC" w:cs="CordiaUPC"/>
                <w:sz w:val="26"/>
                <w:szCs w:val="26"/>
              </w:rPr>
            </w:pPr>
          </w:p>
        </w:tc>
      </w:tr>
      <w:tr w:rsidR="00A1607C" w:rsidRPr="00E22E2C" w14:paraId="606CAAC0" w14:textId="77777777" w:rsidTr="001B5AF4">
        <w:trPr>
          <w:cantSplit/>
        </w:trPr>
        <w:tc>
          <w:tcPr>
            <w:tcW w:w="3870" w:type="dxa"/>
          </w:tcPr>
          <w:p w14:paraId="0C2676A1" w14:textId="77777777" w:rsidR="00A1607C" w:rsidRPr="00E22E2C" w:rsidRDefault="00A1607C" w:rsidP="00A1607C">
            <w:pPr>
              <w:spacing w:line="240" w:lineRule="exact"/>
              <w:rPr>
                <w:rFonts w:ascii="CordiaUPC" w:eastAsia="Times New Roman" w:hAnsi="CordiaUPC" w:cs="CordiaUPC"/>
                <w:sz w:val="26"/>
                <w:szCs w:val="26"/>
              </w:rPr>
            </w:pPr>
            <w:r w:rsidRPr="00E22E2C">
              <w:rPr>
                <w:rFonts w:ascii="CordiaUPC" w:eastAsia="Times New Roman" w:hAnsi="CordiaUPC" w:cs="CordiaUPC" w:hint="cs"/>
                <w:sz w:val="26"/>
                <w:szCs w:val="26"/>
              </w:rPr>
              <w:t>Current period</w:t>
            </w:r>
          </w:p>
        </w:tc>
        <w:tc>
          <w:tcPr>
            <w:tcW w:w="590" w:type="dxa"/>
          </w:tcPr>
          <w:p w14:paraId="3AA1C54C" w14:textId="77777777" w:rsidR="00A1607C" w:rsidRPr="00E22E2C" w:rsidRDefault="00A1607C" w:rsidP="00A1607C">
            <w:pPr>
              <w:tabs>
                <w:tab w:val="decimal" w:pos="731"/>
              </w:tabs>
              <w:spacing w:line="240" w:lineRule="exact"/>
              <w:ind w:right="11"/>
              <w:rPr>
                <w:rFonts w:ascii="CordiaUPC" w:eastAsia="Times New Roman" w:hAnsi="CordiaUPC" w:cs="CordiaUPC"/>
                <w:sz w:val="26"/>
                <w:szCs w:val="26"/>
              </w:rPr>
            </w:pPr>
          </w:p>
        </w:tc>
        <w:tc>
          <w:tcPr>
            <w:tcW w:w="1134" w:type="dxa"/>
          </w:tcPr>
          <w:p w14:paraId="6B1AC109" w14:textId="67CAAD88" w:rsidR="00A1607C" w:rsidRPr="00E22E2C" w:rsidRDefault="001A4DC0" w:rsidP="00A1607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978</w:t>
            </w:r>
          </w:p>
        </w:tc>
        <w:tc>
          <w:tcPr>
            <w:tcW w:w="178" w:type="dxa"/>
          </w:tcPr>
          <w:p w14:paraId="7C6C5A98"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239" w:type="dxa"/>
          </w:tcPr>
          <w:p w14:paraId="63DC81D0" w14:textId="37962878" w:rsidR="00A1607C" w:rsidRPr="00E22E2C" w:rsidRDefault="00A1607C" w:rsidP="00A1607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1,358</w:t>
            </w:r>
          </w:p>
        </w:tc>
        <w:tc>
          <w:tcPr>
            <w:tcW w:w="178" w:type="dxa"/>
          </w:tcPr>
          <w:p w14:paraId="1D6CE780"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098" w:type="dxa"/>
          </w:tcPr>
          <w:p w14:paraId="75F9D24B" w14:textId="038D5A1C" w:rsidR="00A1607C" w:rsidRPr="00E22E2C" w:rsidRDefault="001A4DC0" w:rsidP="00A1607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161</w:t>
            </w:r>
          </w:p>
        </w:tc>
        <w:tc>
          <w:tcPr>
            <w:tcW w:w="178" w:type="dxa"/>
          </w:tcPr>
          <w:p w14:paraId="0C057B50" w14:textId="77777777" w:rsidR="00A1607C" w:rsidRPr="00E22E2C" w:rsidRDefault="00A1607C" w:rsidP="00A1607C">
            <w:pPr>
              <w:tabs>
                <w:tab w:val="decimal" w:pos="861"/>
              </w:tabs>
              <w:spacing w:line="240" w:lineRule="exact"/>
              <w:jc w:val="right"/>
              <w:rPr>
                <w:rFonts w:ascii="CordiaUPC" w:eastAsia="Times New Roman" w:hAnsi="CordiaUPC" w:cs="CordiaUPC"/>
                <w:sz w:val="26"/>
                <w:szCs w:val="26"/>
              </w:rPr>
            </w:pPr>
          </w:p>
        </w:tc>
        <w:tc>
          <w:tcPr>
            <w:tcW w:w="1098" w:type="dxa"/>
          </w:tcPr>
          <w:p w14:paraId="49586D7A" w14:textId="17EB0C85" w:rsidR="00A1607C" w:rsidRPr="00E22E2C" w:rsidRDefault="00A1607C" w:rsidP="00A1607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367</w:t>
            </w:r>
          </w:p>
        </w:tc>
      </w:tr>
      <w:tr w:rsidR="00A1607C" w:rsidRPr="00E22E2C" w14:paraId="5CF0693E" w14:textId="77777777" w:rsidTr="001B5AF4">
        <w:trPr>
          <w:cantSplit/>
        </w:trPr>
        <w:tc>
          <w:tcPr>
            <w:tcW w:w="3870" w:type="dxa"/>
          </w:tcPr>
          <w:p w14:paraId="43DF61E4" w14:textId="243179FC" w:rsidR="00A1607C" w:rsidRPr="00E22E2C" w:rsidRDefault="004D3CDD" w:rsidP="00A1607C">
            <w:pPr>
              <w:spacing w:line="240" w:lineRule="exact"/>
              <w:rPr>
                <w:rFonts w:ascii="CordiaUPC" w:eastAsia="Times New Roman" w:hAnsi="CordiaUPC" w:cs="CordiaUPC"/>
                <w:sz w:val="26"/>
                <w:szCs w:val="26"/>
              </w:rPr>
            </w:pPr>
            <w:r>
              <w:rPr>
                <w:rFonts w:ascii="CordiaUPC" w:eastAsia="Times New Roman" w:hAnsi="CordiaUPC" w:cs="CordiaUPC"/>
                <w:sz w:val="26"/>
                <w:szCs w:val="26"/>
              </w:rPr>
              <w:t>Under (o</w:t>
            </w:r>
            <w:r w:rsidR="00A1607C" w:rsidRPr="00E22E2C">
              <w:rPr>
                <w:rFonts w:ascii="CordiaUPC" w:eastAsia="Times New Roman" w:hAnsi="CordiaUPC" w:cs="CordiaUPC" w:hint="cs"/>
                <w:sz w:val="26"/>
                <w:szCs w:val="26"/>
              </w:rPr>
              <w:t>ver</w:t>
            </w:r>
            <w:r>
              <w:rPr>
                <w:rFonts w:ascii="CordiaUPC" w:eastAsia="Times New Roman" w:hAnsi="CordiaUPC" w:cs="CordiaUPC"/>
                <w:sz w:val="26"/>
                <w:szCs w:val="26"/>
              </w:rPr>
              <w:t>)</w:t>
            </w:r>
            <w:r w:rsidR="00A1607C" w:rsidRPr="00E22E2C">
              <w:rPr>
                <w:rFonts w:ascii="CordiaUPC" w:eastAsia="Times New Roman" w:hAnsi="CordiaUPC" w:cs="CordiaUPC" w:hint="cs"/>
                <w:sz w:val="26"/>
                <w:szCs w:val="26"/>
              </w:rPr>
              <w:t xml:space="preserve"> provided in prior years</w:t>
            </w:r>
          </w:p>
        </w:tc>
        <w:tc>
          <w:tcPr>
            <w:tcW w:w="590" w:type="dxa"/>
          </w:tcPr>
          <w:p w14:paraId="6BBB2F02" w14:textId="77777777" w:rsidR="00A1607C" w:rsidRPr="00E22E2C" w:rsidRDefault="00A1607C" w:rsidP="00A1607C">
            <w:pPr>
              <w:tabs>
                <w:tab w:val="decimal" w:pos="731"/>
              </w:tabs>
              <w:spacing w:line="240" w:lineRule="exact"/>
              <w:ind w:right="11"/>
              <w:rPr>
                <w:rFonts w:ascii="CordiaUPC" w:eastAsia="Times New Roman" w:hAnsi="CordiaUPC" w:cs="CordiaUPC"/>
                <w:sz w:val="26"/>
                <w:szCs w:val="26"/>
              </w:rPr>
            </w:pPr>
          </w:p>
        </w:tc>
        <w:tc>
          <w:tcPr>
            <w:tcW w:w="1134" w:type="dxa"/>
          </w:tcPr>
          <w:p w14:paraId="07074F00" w14:textId="189A3CFE" w:rsidR="00A1607C" w:rsidRPr="00E22E2C" w:rsidRDefault="001A4DC0" w:rsidP="00A1607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31</w:t>
            </w:r>
          </w:p>
        </w:tc>
        <w:tc>
          <w:tcPr>
            <w:tcW w:w="178" w:type="dxa"/>
          </w:tcPr>
          <w:p w14:paraId="3E6E5C70"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239" w:type="dxa"/>
          </w:tcPr>
          <w:p w14:paraId="2ADCF953" w14:textId="61ACB960" w:rsidR="00A1607C" w:rsidRPr="00E22E2C" w:rsidRDefault="00A1607C" w:rsidP="00A1607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(7)</w:t>
            </w:r>
          </w:p>
        </w:tc>
        <w:tc>
          <w:tcPr>
            <w:tcW w:w="178" w:type="dxa"/>
          </w:tcPr>
          <w:p w14:paraId="7A55A750"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098" w:type="dxa"/>
          </w:tcPr>
          <w:p w14:paraId="430090D0" w14:textId="7BBBCCF5" w:rsidR="00A1607C" w:rsidRPr="00E22E2C" w:rsidRDefault="001A4DC0" w:rsidP="00A1607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(15)</w:t>
            </w:r>
          </w:p>
        </w:tc>
        <w:tc>
          <w:tcPr>
            <w:tcW w:w="178" w:type="dxa"/>
          </w:tcPr>
          <w:p w14:paraId="07C05302" w14:textId="77777777" w:rsidR="00A1607C" w:rsidRPr="00E22E2C" w:rsidRDefault="00A1607C" w:rsidP="00A1607C">
            <w:pPr>
              <w:tabs>
                <w:tab w:val="decimal" w:pos="861"/>
              </w:tabs>
              <w:spacing w:line="240" w:lineRule="exact"/>
              <w:jc w:val="right"/>
              <w:rPr>
                <w:rFonts w:ascii="CordiaUPC" w:eastAsia="Times New Roman" w:hAnsi="CordiaUPC" w:cs="CordiaUPC"/>
                <w:sz w:val="26"/>
                <w:szCs w:val="26"/>
              </w:rPr>
            </w:pPr>
          </w:p>
        </w:tc>
        <w:tc>
          <w:tcPr>
            <w:tcW w:w="1098" w:type="dxa"/>
          </w:tcPr>
          <w:p w14:paraId="783D263A" w14:textId="11992351" w:rsidR="00A1607C" w:rsidRPr="00E22E2C" w:rsidRDefault="00A1607C" w:rsidP="00A1607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(7)</w:t>
            </w:r>
          </w:p>
        </w:tc>
      </w:tr>
      <w:tr w:rsidR="00A1607C" w:rsidRPr="00E22E2C" w14:paraId="6CD0EF1B" w14:textId="77777777" w:rsidTr="001B5AF4">
        <w:trPr>
          <w:cantSplit/>
        </w:trPr>
        <w:tc>
          <w:tcPr>
            <w:tcW w:w="3870" w:type="dxa"/>
          </w:tcPr>
          <w:p w14:paraId="0E025834" w14:textId="77777777" w:rsidR="00A1607C" w:rsidRPr="00E22E2C" w:rsidRDefault="00A1607C" w:rsidP="00A1607C">
            <w:pPr>
              <w:spacing w:line="240" w:lineRule="exact"/>
              <w:rPr>
                <w:rFonts w:ascii="CordiaUPC" w:eastAsia="Times New Roman" w:hAnsi="CordiaUPC" w:cs="CordiaUPC"/>
                <w:sz w:val="26"/>
                <w:szCs w:val="26"/>
              </w:rPr>
            </w:pPr>
          </w:p>
        </w:tc>
        <w:tc>
          <w:tcPr>
            <w:tcW w:w="590" w:type="dxa"/>
          </w:tcPr>
          <w:p w14:paraId="0AFE6CDB" w14:textId="77777777" w:rsidR="00A1607C" w:rsidRPr="00E22E2C" w:rsidRDefault="00A1607C" w:rsidP="00A1607C">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tcPr>
          <w:p w14:paraId="5DA2B63E" w14:textId="4D82717B" w:rsidR="00A1607C" w:rsidRPr="00E22E2C" w:rsidRDefault="001A4DC0" w:rsidP="00A1607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1,009</w:t>
            </w:r>
          </w:p>
        </w:tc>
        <w:tc>
          <w:tcPr>
            <w:tcW w:w="178" w:type="dxa"/>
          </w:tcPr>
          <w:p w14:paraId="46365A90" w14:textId="77777777" w:rsidR="00A1607C" w:rsidRPr="00E22E2C" w:rsidRDefault="00A1607C" w:rsidP="00A1607C">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tcPr>
          <w:p w14:paraId="2E3D31B0" w14:textId="3B0A8C72"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1,351</w:t>
            </w:r>
          </w:p>
        </w:tc>
        <w:tc>
          <w:tcPr>
            <w:tcW w:w="178" w:type="dxa"/>
          </w:tcPr>
          <w:p w14:paraId="7CA7EB93" w14:textId="77777777" w:rsidR="00A1607C" w:rsidRPr="00E22E2C" w:rsidRDefault="00A1607C" w:rsidP="00A1607C">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tcPr>
          <w:p w14:paraId="510560E9" w14:textId="1EF72846" w:rsidR="00A1607C" w:rsidRPr="00E22E2C" w:rsidRDefault="001A4DC0" w:rsidP="00A1607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146</w:t>
            </w:r>
          </w:p>
        </w:tc>
        <w:tc>
          <w:tcPr>
            <w:tcW w:w="178" w:type="dxa"/>
          </w:tcPr>
          <w:p w14:paraId="5663A3E2" w14:textId="77777777" w:rsidR="00A1607C" w:rsidRPr="00E22E2C" w:rsidRDefault="00A1607C" w:rsidP="00A1607C">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tcPr>
          <w:p w14:paraId="4792FBC1" w14:textId="22684D6F"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360</w:t>
            </w:r>
          </w:p>
        </w:tc>
      </w:tr>
      <w:tr w:rsidR="00A1607C" w:rsidRPr="00E22E2C" w14:paraId="48D37F6D" w14:textId="77777777" w:rsidTr="001B5AF4">
        <w:trPr>
          <w:cantSplit/>
        </w:trPr>
        <w:tc>
          <w:tcPr>
            <w:tcW w:w="3870" w:type="dxa"/>
          </w:tcPr>
          <w:p w14:paraId="2671D067" w14:textId="77777777" w:rsidR="00A1607C" w:rsidRPr="00E22E2C" w:rsidRDefault="00A1607C" w:rsidP="00A1607C">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Deferred tax expense</w:t>
            </w:r>
          </w:p>
        </w:tc>
        <w:tc>
          <w:tcPr>
            <w:tcW w:w="590" w:type="dxa"/>
          </w:tcPr>
          <w:p w14:paraId="7754C0FA" w14:textId="77777777" w:rsidR="00A1607C" w:rsidRPr="00E22E2C" w:rsidRDefault="00A1607C" w:rsidP="00A1607C">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tcPr>
          <w:p w14:paraId="097C348E" w14:textId="77777777" w:rsidR="00A1607C" w:rsidRPr="00E22E2C" w:rsidRDefault="00A1607C" w:rsidP="00A1607C">
            <w:pPr>
              <w:tabs>
                <w:tab w:val="decimal" w:pos="861"/>
              </w:tabs>
              <w:spacing w:line="240" w:lineRule="exact"/>
              <w:ind w:right="11"/>
              <w:rPr>
                <w:rFonts w:ascii="CordiaUPC" w:eastAsia="Times New Roman" w:hAnsi="CordiaUPC" w:cs="CordiaUPC"/>
                <w:sz w:val="26"/>
                <w:szCs w:val="26"/>
              </w:rPr>
            </w:pPr>
          </w:p>
        </w:tc>
        <w:tc>
          <w:tcPr>
            <w:tcW w:w="178" w:type="dxa"/>
          </w:tcPr>
          <w:p w14:paraId="7CF8D744"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tcPr>
          <w:p w14:paraId="716747EE" w14:textId="77777777" w:rsidR="00A1607C" w:rsidRPr="00E22E2C" w:rsidRDefault="00A1607C" w:rsidP="00A1607C">
            <w:pPr>
              <w:tabs>
                <w:tab w:val="decimal" w:pos="861"/>
              </w:tabs>
              <w:spacing w:line="240" w:lineRule="exact"/>
              <w:ind w:right="11"/>
              <w:rPr>
                <w:rFonts w:ascii="CordiaUPC" w:eastAsia="Times New Roman" w:hAnsi="CordiaUPC" w:cs="CordiaUPC"/>
                <w:sz w:val="26"/>
                <w:szCs w:val="26"/>
              </w:rPr>
            </w:pPr>
          </w:p>
        </w:tc>
        <w:tc>
          <w:tcPr>
            <w:tcW w:w="178" w:type="dxa"/>
          </w:tcPr>
          <w:p w14:paraId="223F7BF6"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788341A3" w14:textId="77777777" w:rsidR="00A1607C" w:rsidRPr="00E22E2C" w:rsidRDefault="00A1607C" w:rsidP="00A1607C">
            <w:pPr>
              <w:tabs>
                <w:tab w:val="decimal" w:pos="861"/>
              </w:tabs>
              <w:spacing w:line="240" w:lineRule="exact"/>
              <w:ind w:right="11"/>
              <w:rPr>
                <w:rFonts w:ascii="CordiaUPC" w:eastAsia="Times New Roman" w:hAnsi="CordiaUPC" w:cs="CordiaUPC"/>
                <w:sz w:val="26"/>
                <w:szCs w:val="26"/>
              </w:rPr>
            </w:pPr>
          </w:p>
        </w:tc>
        <w:tc>
          <w:tcPr>
            <w:tcW w:w="178" w:type="dxa"/>
          </w:tcPr>
          <w:p w14:paraId="5E7A1009" w14:textId="77777777" w:rsidR="00A1607C" w:rsidRPr="00E22E2C" w:rsidRDefault="00A1607C" w:rsidP="00A1607C">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0BC612FF" w14:textId="77777777" w:rsidR="00A1607C" w:rsidRPr="00E22E2C" w:rsidRDefault="00A1607C" w:rsidP="00A1607C">
            <w:pPr>
              <w:tabs>
                <w:tab w:val="decimal" w:pos="861"/>
              </w:tabs>
              <w:spacing w:line="240" w:lineRule="exact"/>
              <w:ind w:right="11"/>
              <w:rPr>
                <w:rFonts w:ascii="CordiaUPC" w:eastAsia="Times New Roman" w:hAnsi="CordiaUPC" w:cs="CordiaUPC"/>
                <w:sz w:val="26"/>
                <w:szCs w:val="26"/>
              </w:rPr>
            </w:pPr>
          </w:p>
        </w:tc>
      </w:tr>
      <w:tr w:rsidR="00A1607C" w:rsidRPr="00E22E2C" w14:paraId="4EE3778C" w14:textId="77777777" w:rsidTr="001B5AF4">
        <w:trPr>
          <w:cantSplit/>
        </w:trPr>
        <w:tc>
          <w:tcPr>
            <w:tcW w:w="3870" w:type="dxa"/>
          </w:tcPr>
          <w:p w14:paraId="74CC5AAD" w14:textId="77777777" w:rsidR="00A1607C" w:rsidRPr="00E22E2C" w:rsidRDefault="00A1607C" w:rsidP="00A1607C">
            <w:pPr>
              <w:spacing w:line="240" w:lineRule="exact"/>
              <w:rPr>
                <w:rFonts w:ascii="CordiaUPC" w:eastAsia="Times New Roman" w:hAnsi="CordiaUPC" w:cs="CordiaUPC"/>
                <w:sz w:val="26"/>
                <w:szCs w:val="26"/>
              </w:rPr>
            </w:pPr>
            <w:r w:rsidRPr="00E22E2C">
              <w:rPr>
                <w:rFonts w:ascii="CordiaUPC" w:eastAsia="Times New Roman" w:hAnsi="CordiaUPC" w:cs="CordiaUPC" w:hint="cs"/>
                <w:sz w:val="26"/>
                <w:szCs w:val="26"/>
              </w:rPr>
              <w:t>Movements in temporary differences</w:t>
            </w:r>
          </w:p>
        </w:tc>
        <w:tc>
          <w:tcPr>
            <w:tcW w:w="590" w:type="dxa"/>
            <w:vAlign w:val="bottom"/>
          </w:tcPr>
          <w:p w14:paraId="5EBF9622" w14:textId="4716D956" w:rsidR="00A1607C" w:rsidRPr="00E22E2C" w:rsidRDefault="00A1607C" w:rsidP="00A1607C">
            <w:pPr>
              <w:spacing w:line="240" w:lineRule="exact"/>
              <w:ind w:right="11"/>
              <w:rPr>
                <w:rFonts w:ascii="CordiaUPC" w:eastAsia="Times New Roman" w:hAnsi="CordiaUPC" w:cs="CordiaUPC"/>
                <w:i/>
                <w:iCs/>
                <w:sz w:val="26"/>
                <w:szCs w:val="26"/>
              </w:rPr>
            </w:pPr>
            <w:r>
              <w:rPr>
                <w:rFonts w:ascii="CordiaUPC" w:eastAsia="Times New Roman" w:hAnsi="CordiaUPC" w:cs="CordiaUPC"/>
                <w:i/>
                <w:iCs/>
                <w:sz w:val="26"/>
                <w:szCs w:val="26"/>
              </w:rPr>
              <w:t>19</w:t>
            </w:r>
            <w:r w:rsidRPr="00E22E2C">
              <w:rPr>
                <w:rFonts w:ascii="CordiaUPC" w:eastAsia="Times New Roman" w:hAnsi="CordiaUPC" w:cs="CordiaUPC" w:hint="cs"/>
                <w:i/>
                <w:iCs/>
                <w:sz w:val="26"/>
                <w:szCs w:val="26"/>
              </w:rPr>
              <w:t>.1</w:t>
            </w:r>
          </w:p>
        </w:tc>
        <w:tc>
          <w:tcPr>
            <w:tcW w:w="1134" w:type="dxa"/>
          </w:tcPr>
          <w:p w14:paraId="76EF76C8" w14:textId="02DADF38" w:rsidR="00A1607C" w:rsidRPr="00E22E2C" w:rsidRDefault="001A4DC0" w:rsidP="00A1607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(537)</w:t>
            </w:r>
          </w:p>
        </w:tc>
        <w:tc>
          <w:tcPr>
            <w:tcW w:w="178" w:type="dxa"/>
          </w:tcPr>
          <w:p w14:paraId="5BACCE17"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239" w:type="dxa"/>
          </w:tcPr>
          <w:p w14:paraId="0F6B36E1" w14:textId="7F704A25" w:rsidR="00A1607C" w:rsidRPr="00E22E2C" w:rsidRDefault="00A1607C" w:rsidP="00A1607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(627)</w:t>
            </w:r>
          </w:p>
        </w:tc>
        <w:tc>
          <w:tcPr>
            <w:tcW w:w="178" w:type="dxa"/>
          </w:tcPr>
          <w:p w14:paraId="1F250625"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098" w:type="dxa"/>
          </w:tcPr>
          <w:p w14:paraId="6A6979F4" w14:textId="626FF40C" w:rsidR="00A1607C" w:rsidRPr="00E22E2C" w:rsidRDefault="001A4DC0" w:rsidP="00A1607C">
            <w:pPr>
              <w:tabs>
                <w:tab w:val="decimal" w:pos="861"/>
              </w:tabs>
              <w:spacing w:line="240" w:lineRule="exact"/>
              <w:ind w:right="11"/>
              <w:rPr>
                <w:rFonts w:ascii="CordiaUPC" w:eastAsia="Times New Roman" w:hAnsi="CordiaUPC" w:cs="CordiaUPC"/>
                <w:sz w:val="26"/>
                <w:szCs w:val="26"/>
              </w:rPr>
            </w:pPr>
            <w:r w:rsidRPr="00FB46F7">
              <w:rPr>
                <w:rFonts w:ascii="CordiaUPC" w:eastAsia="Times New Roman" w:hAnsi="CordiaUPC" w:cs="CordiaUPC"/>
                <w:sz w:val="26"/>
                <w:szCs w:val="26"/>
              </w:rPr>
              <w:t>(42</w:t>
            </w:r>
            <w:r w:rsidR="001D7331" w:rsidRPr="00FB46F7">
              <w:rPr>
                <w:rFonts w:ascii="CordiaUPC" w:eastAsia="Times New Roman" w:hAnsi="CordiaUPC" w:cs="CordiaUPC"/>
                <w:sz w:val="26"/>
                <w:szCs w:val="26"/>
              </w:rPr>
              <w:t>6</w:t>
            </w:r>
            <w:r w:rsidRPr="00FB46F7">
              <w:rPr>
                <w:rFonts w:ascii="CordiaUPC" w:eastAsia="Times New Roman" w:hAnsi="CordiaUPC" w:cs="CordiaUPC"/>
                <w:sz w:val="26"/>
                <w:szCs w:val="26"/>
              </w:rPr>
              <w:t>)</w:t>
            </w:r>
          </w:p>
        </w:tc>
        <w:tc>
          <w:tcPr>
            <w:tcW w:w="178" w:type="dxa"/>
          </w:tcPr>
          <w:p w14:paraId="6B786E8A" w14:textId="77777777" w:rsidR="00A1607C" w:rsidRPr="00E22E2C" w:rsidRDefault="00A1607C" w:rsidP="00A1607C">
            <w:pPr>
              <w:tabs>
                <w:tab w:val="decimal" w:pos="861"/>
              </w:tabs>
              <w:spacing w:line="240" w:lineRule="exact"/>
              <w:jc w:val="right"/>
              <w:rPr>
                <w:rFonts w:ascii="CordiaUPC" w:eastAsia="Times New Roman" w:hAnsi="CordiaUPC" w:cs="CordiaUPC"/>
                <w:sz w:val="26"/>
                <w:szCs w:val="26"/>
              </w:rPr>
            </w:pPr>
          </w:p>
        </w:tc>
        <w:tc>
          <w:tcPr>
            <w:tcW w:w="1098" w:type="dxa"/>
          </w:tcPr>
          <w:p w14:paraId="0635895D" w14:textId="49A743B1" w:rsidR="00A1607C" w:rsidRPr="00E22E2C" w:rsidRDefault="00A1607C" w:rsidP="00A1607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(264)</w:t>
            </w:r>
          </w:p>
        </w:tc>
      </w:tr>
      <w:tr w:rsidR="00A1607C" w:rsidRPr="00E22E2C" w14:paraId="20DFE4C6" w14:textId="77777777" w:rsidTr="001B5AF4">
        <w:trPr>
          <w:cantSplit/>
        </w:trPr>
        <w:tc>
          <w:tcPr>
            <w:tcW w:w="3870" w:type="dxa"/>
          </w:tcPr>
          <w:p w14:paraId="076E09A2" w14:textId="77777777" w:rsidR="00A1607C" w:rsidRPr="00E22E2C" w:rsidRDefault="00A1607C" w:rsidP="00A1607C">
            <w:pPr>
              <w:spacing w:line="240" w:lineRule="exact"/>
              <w:ind w:left="360" w:hanging="360"/>
              <w:rPr>
                <w:rFonts w:ascii="CordiaUPC" w:eastAsia="Times New Roman" w:hAnsi="CordiaUPC" w:cs="CordiaUPC"/>
                <w:b/>
                <w:bCs/>
                <w:sz w:val="26"/>
                <w:szCs w:val="26"/>
              </w:rPr>
            </w:pPr>
          </w:p>
        </w:tc>
        <w:tc>
          <w:tcPr>
            <w:tcW w:w="590" w:type="dxa"/>
            <w:vAlign w:val="bottom"/>
          </w:tcPr>
          <w:p w14:paraId="2374422D" w14:textId="77777777" w:rsidR="00A1607C" w:rsidRPr="00E22E2C" w:rsidRDefault="00A1607C" w:rsidP="00A1607C">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tcPr>
          <w:p w14:paraId="3E1B8646" w14:textId="105C92E7" w:rsidR="00A1607C" w:rsidRPr="00E22E2C" w:rsidRDefault="001A4DC0" w:rsidP="00A1607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(537)</w:t>
            </w:r>
          </w:p>
        </w:tc>
        <w:tc>
          <w:tcPr>
            <w:tcW w:w="178" w:type="dxa"/>
          </w:tcPr>
          <w:p w14:paraId="40FB01AC" w14:textId="77777777" w:rsidR="00A1607C" w:rsidRPr="00E22E2C" w:rsidRDefault="00A1607C" w:rsidP="00A1607C">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tcPr>
          <w:p w14:paraId="787BFFF1" w14:textId="5ABB026F"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(627)</w:t>
            </w:r>
          </w:p>
        </w:tc>
        <w:tc>
          <w:tcPr>
            <w:tcW w:w="178" w:type="dxa"/>
          </w:tcPr>
          <w:p w14:paraId="4816C64C" w14:textId="77777777" w:rsidR="00A1607C" w:rsidRPr="00E22E2C" w:rsidRDefault="00A1607C" w:rsidP="00A1607C">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2CC2344B" w14:textId="19155834" w:rsidR="00A1607C" w:rsidRPr="00E22E2C" w:rsidRDefault="001A4DC0" w:rsidP="00A1607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(42</w:t>
            </w:r>
            <w:r w:rsidR="001D7331">
              <w:rPr>
                <w:rFonts w:ascii="CordiaUPC" w:eastAsia="Times New Roman" w:hAnsi="CordiaUPC" w:cs="CordiaUPC"/>
                <w:b/>
                <w:bCs/>
                <w:sz w:val="26"/>
                <w:szCs w:val="26"/>
              </w:rPr>
              <w:t>6</w:t>
            </w:r>
            <w:r>
              <w:rPr>
                <w:rFonts w:ascii="CordiaUPC" w:eastAsia="Times New Roman" w:hAnsi="CordiaUPC" w:cs="CordiaUPC"/>
                <w:b/>
                <w:bCs/>
                <w:sz w:val="26"/>
                <w:szCs w:val="26"/>
              </w:rPr>
              <w:t>)</w:t>
            </w:r>
          </w:p>
        </w:tc>
        <w:tc>
          <w:tcPr>
            <w:tcW w:w="178" w:type="dxa"/>
          </w:tcPr>
          <w:p w14:paraId="315CDD31" w14:textId="77777777" w:rsidR="00A1607C" w:rsidRPr="00E22E2C" w:rsidRDefault="00A1607C" w:rsidP="00A1607C">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529E6044" w14:textId="2075DA37"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(264)</w:t>
            </w:r>
          </w:p>
        </w:tc>
      </w:tr>
      <w:tr w:rsidR="00A1607C" w:rsidRPr="00E22E2C" w14:paraId="34476988" w14:textId="77777777" w:rsidTr="001B5AF4">
        <w:trPr>
          <w:cantSplit/>
        </w:trPr>
        <w:tc>
          <w:tcPr>
            <w:tcW w:w="3870" w:type="dxa"/>
          </w:tcPr>
          <w:p w14:paraId="48585220" w14:textId="77777777" w:rsidR="00A1607C" w:rsidRPr="00E22E2C" w:rsidRDefault="00A1607C" w:rsidP="00A1607C">
            <w:pPr>
              <w:spacing w:line="240" w:lineRule="exact"/>
              <w:ind w:left="360" w:hanging="360"/>
              <w:rPr>
                <w:rFonts w:ascii="CordiaUPC" w:eastAsia="Times New Roman" w:hAnsi="CordiaUPC" w:cs="CordiaUPC"/>
                <w:b/>
                <w:bCs/>
                <w:sz w:val="26"/>
                <w:szCs w:val="26"/>
              </w:rPr>
            </w:pPr>
          </w:p>
        </w:tc>
        <w:tc>
          <w:tcPr>
            <w:tcW w:w="590" w:type="dxa"/>
          </w:tcPr>
          <w:p w14:paraId="7F53796D" w14:textId="77777777" w:rsidR="00A1607C" w:rsidRPr="00E22E2C" w:rsidRDefault="00A1607C" w:rsidP="00A1607C">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406648B4" w14:textId="77777777"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2EFFEFD8" w14:textId="77777777" w:rsidR="00A1607C" w:rsidRPr="00E22E2C" w:rsidRDefault="00A1607C" w:rsidP="00A1607C">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2BA0EBC4" w14:textId="77777777"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57817DD1"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1DC49CEF" w14:textId="77777777"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1AC546C8" w14:textId="77777777" w:rsidR="00A1607C" w:rsidRPr="00E22E2C" w:rsidRDefault="00A1607C" w:rsidP="00A1607C">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1D3924D9" w14:textId="77777777"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p>
        </w:tc>
      </w:tr>
      <w:tr w:rsidR="00A1607C" w:rsidRPr="00E22E2C" w14:paraId="719BACF1" w14:textId="77777777" w:rsidTr="001B5AF4">
        <w:trPr>
          <w:cantSplit/>
        </w:trPr>
        <w:tc>
          <w:tcPr>
            <w:tcW w:w="3870" w:type="dxa"/>
          </w:tcPr>
          <w:p w14:paraId="32A851EF" w14:textId="77777777" w:rsidR="00A1607C" w:rsidRPr="00E22E2C" w:rsidRDefault="00A1607C" w:rsidP="00A1607C">
            <w:pPr>
              <w:spacing w:line="240" w:lineRule="exact"/>
              <w:ind w:left="360" w:hanging="360"/>
              <w:rPr>
                <w:rFonts w:ascii="CordiaUPC" w:eastAsia="Times New Roman" w:hAnsi="CordiaUPC" w:cs="CordiaUPC"/>
                <w:sz w:val="26"/>
                <w:szCs w:val="26"/>
              </w:rPr>
            </w:pPr>
            <w:r w:rsidRPr="00E22E2C">
              <w:rPr>
                <w:rFonts w:ascii="CordiaUPC" w:eastAsia="Times New Roman" w:hAnsi="CordiaUPC" w:cs="CordiaUPC" w:hint="cs"/>
                <w:b/>
                <w:bCs/>
                <w:sz w:val="26"/>
                <w:szCs w:val="26"/>
              </w:rPr>
              <w:t xml:space="preserve">Total </w:t>
            </w:r>
          </w:p>
        </w:tc>
        <w:tc>
          <w:tcPr>
            <w:tcW w:w="590" w:type="dxa"/>
          </w:tcPr>
          <w:p w14:paraId="7E5C1B42" w14:textId="77777777" w:rsidR="00A1607C" w:rsidRPr="00E22E2C" w:rsidRDefault="00A1607C" w:rsidP="00A1607C">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2E8EA039" w14:textId="6975CFD6" w:rsidR="00A1607C" w:rsidRPr="00E22E2C" w:rsidRDefault="001A4DC0" w:rsidP="00A1607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472</w:t>
            </w:r>
          </w:p>
        </w:tc>
        <w:tc>
          <w:tcPr>
            <w:tcW w:w="178" w:type="dxa"/>
            <w:vAlign w:val="bottom"/>
          </w:tcPr>
          <w:p w14:paraId="30A57E41" w14:textId="77777777" w:rsidR="00A1607C" w:rsidRPr="00E22E2C" w:rsidRDefault="00A1607C" w:rsidP="00A1607C">
            <w:pPr>
              <w:tabs>
                <w:tab w:val="decimal" w:pos="861"/>
              </w:tabs>
              <w:spacing w:line="240" w:lineRule="exact"/>
              <w:rPr>
                <w:rFonts w:ascii="CordiaUPC" w:eastAsia="Times New Roman" w:hAnsi="CordiaUPC" w:cs="CordiaUPC"/>
                <w:b/>
                <w:bCs/>
                <w:sz w:val="26"/>
                <w:szCs w:val="26"/>
              </w:rPr>
            </w:pPr>
          </w:p>
        </w:tc>
        <w:tc>
          <w:tcPr>
            <w:tcW w:w="1239" w:type="dxa"/>
            <w:tcBorders>
              <w:left w:val="nil"/>
              <w:bottom w:val="double" w:sz="4" w:space="0" w:color="auto"/>
              <w:right w:val="nil"/>
            </w:tcBorders>
            <w:vAlign w:val="bottom"/>
          </w:tcPr>
          <w:p w14:paraId="57E94B65" w14:textId="1FCAA314"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724</w:t>
            </w:r>
          </w:p>
        </w:tc>
        <w:tc>
          <w:tcPr>
            <w:tcW w:w="178" w:type="dxa"/>
            <w:vAlign w:val="bottom"/>
          </w:tcPr>
          <w:p w14:paraId="2BFE3BFB" w14:textId="77777777" w:rsidR="00A1607C" w:rsidRPr="00E22E2C" w:rsidRDefault="00A1607C" w:rsidP="00A1607C">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534FE14D" w14:textId="1F02867B" w:rsidR="00A1607C" w:rsidRPr="00E22E2C" w:rsidRDefault="001A4DC0" w:rsidP="00A1607C">
            <w:pPr>
              <w:tabs>
                <w:tab w:val="decimal" w:pos="861"/>
              </w:tabs>
              <w:spacing w:line="240" w:lineRule="exact"/>
              <w:ind w:right="11"/>
              <w:rPr>
                <w:rFonts w:ascii="CordiaUPC" w:eastAsia="Times New Roman" w:hAnsi="CordiaUPC" w:cs="CordiaUPC"/>
                <w:b/>
                <w:bCs/>
                <w:sz w:val="26"/>
                <w:szCs w:val="26"/>
              </w:rPr>
            </w:pPr>
            <w:r w:rsidRPr="001D7331">
              <w:rPr>
                <w:rFonts w:ascii="CordiaUPC" w:eastAsia="Times New Roman" w:hAnsi="CordiaUPC" w:cs="CordiaUPC"/>
                <w:b/>
                <w:bCs/>
                <w:sz w:val="26"/>
                <w:szCs w:val="26"/>
              </w:rPr>
              <w:t>(2</w:t>
            </w:r>
            <w:r w:rsidR="001D7331" w:rsidRPr="001D7331">
              <w:rPr>
                <w:rFonts w:ascii="CordiaUPC" w:eastAsia="Times New Roman" w:hAnsi="CordiaUPC" w:cs="CordiaUPC"/>
                <w:b/>
                <w:bCs/>
                <w:sz w:val="26"/>
                <w:szCs w:val="26"/>
              </w:rPr>
              <w:t>80</w:t>
            </w:r>
            <w:r>
              <w:rPr>
                <w:rFonts w:ascii="CordiaUPC" w:eastAsia="Times New Roman" w:hAnsi="CordiaUPC" w:cs="CordiaUPC"/>
                <w:b/>
                <w:bCs/>
                <w:sz w:val="26"/>
                <w:szCs w:val="26"/>
              </w:rPr>
              <w:t>)</w:t>
            </w:r>
          </w:p>
        </w:tc>
        <w:tc>
          <w:tcPr>
            <w:tcW w:w="178" w:type="dxa"/>
            <w:vAlign w:val="bottom"/>
          </w:tcPr>
          <w:p w14:paraId="3A832E00" w14:textId="77777777" w:rsidR="00A1607C" w:rsidRPr="00E22E2C" w:rsidRDefault="00A1607C" w:rsidP="00A1607C">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55888679" w14:textId="347DF435" w:rsidR="00A1607C" w:rsidRPr="00E22E2C" w:rsidRDefault="00A1607C" w:rsidP="00A1607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96</w:t>
            </w:r>
          </w:p>
        </w:tc>
      </w:tr>
    </w:tbl>
    <w:p w14:paraId="3829D974" w14:textId="77777777" w:rsidR="001B5AF4" w:rsidRPr="00E22E2C" w:rsidRDefault="001B5AF4" w:rsidP="001B5AF4">
      <w:pPr>
        <w:rPr>
          <w:rFonts w:ascii="CordiaUPC" w:hAnsi="CordiaUPC" w:cs="CordiaUPC"/>
          <w:sz w:val="26"/>
          <w:szCs w:val="26"/>
        </w:rPr>
      </w:pPr>
    </w:p>
    <w:tbl>
      <w:tblPr>
        <w:tblW w:w="9563" w:type="dxa"/>
        <w:tblInd w:w="450" w:type="dxa"/>
        <w:tblLayout w:type="fixed"/>
        <w:tblCellMar>
          <w:left w:w="79" w:type="dxa"/>
          <w:right w:w="79" w:type="dxa"/>
        </w:tblCellMar>
        <w:tblLook w:val="04A0" w:firstRow="1" w:lastRow="0" w:firstColumn="1" w:lastColumn="0" w:noHBand="0" w:noVBand="1"/>
      </w:tblPr>
      <w:tblGrid>
        <w:gridCol w:w="3870"/>
        <w:gridCol w:w="590"/>
        <w:gridCol w:w="1134"/>
        <w:gridCol w:w="178"/>
        <w:gridCol w:w="1239"/>
        <w:gridCol w:w="178"/>
        <w:gridCol w:w="1098"/>
        <w:gridCol w:w="178"/>
        <w:gridCol w:w="1098"/>
      </w:tblGrid>
      <w:tr w:rsidR="001B5AF4" w:rsidRPr="00E22E2C" w14:paraId="3BC4A423" w14:textId="77777777" w:rsidTr="001B5AF4">
        <w:trPr>
          <w:cantSplit/>
          <w:tblHeader/>
        </w:trPr>
        <w:tc>
          <w:tcPr>
            <w:tcW w:w="3870" w:type="dxa"/>
          </w:tcPr>
          <w:p w14:paraId="3888152D" w14:textId="77777777" w:rsidR="001B5AF4" w:rsidRPr="00E22E2C" w:rsidRDefault="001B5AF4" w:rsidP="00E22E2C">
            <w:pPr>
              <w:tabs>
                <w:tab w:val="decimal" w:pos="765"/>
              </w:tabs>
              <w:spacing w:line="240" w:lineRule="exact"/>
              <w:rPr>
                <w:rFonts w:ascii="CordiaUPC" w:eastAsia="Times New Roman" w:hAnsi="CordiaUPC" w:cs="CordiaUPC"/>
                <w:b/>
                <w:bCs/>
                <w:i/>
                <w:iCs/>
                <w:sz w:val="26"/>
                <w:szCs w:val="26"/>
              </w:rPr>
            </w:pPr>
          </w:p>
        </w:tc>
        <w:tc>
          <w:tcPr>
            <w:tcW w:w="590" w:type="dxa"/>
          </w:tcPr>
          <w:p w14:paraId="57A1379D" w14:textId="77777777" w:rsidR="001B5AF4" w:rsidRPr="00E22E2C" w:rsidRDefault="001B5AF4" w:rsidP="00E22E2C">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5EDF5AD3" w14:textId="77777777" w:rsidR="001B5AF4" w:rsidRPr="00E22E2C" w:rsidRDefault="001B5AF4" w:rsidP="00E22E2C">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lang w:val="en-US" w:bidi="th-TH"/>
              </w:rPr>
              <w:t>Consolidated</w:t>
            </w:r>
          </w:p>
        </w:tc>
        <w:tc>
          <w:tcPr>
            <w:tcW w:w="178" w:type="dxa"/>
          </w:tcPr>
          <w:p w14:paraId="39AC33DC" w14:textId="77777777" w:rsidR="001B5AF4" w:rsidRPr="00E22E2C" w:rsidRDefault="001B5AF4" w:rsidP="00E22E2C">
            <w:pPr>
              <w:spacing w:line="240" w:lineRule="exact"/>
              <w:jc w:val="center"/>
              <w:rPr>
                <w:rFonts w:ascii="CordiaUPC" w:eastAsia="Times New Roman" w:hAnsi="CordiaUPC" w:cs="CordiaUPC"/>
                <w:b/>
                <w:sz w:val="26"/>
                <w:szCs w:val="26"/>
              </w:rPr>
            </w:pPr>
          </w:p>
        </w:tc>
        <w:tc>
          <w:tcPr>
            <w:tcW w:w="2374" w:type="dxa"/>
            <w:gridSpan w:val="3"/>
          </w:tcPr>
          <w:p w14:paraId="1E4E4548" w14:textId="77777777" w:rsidR="001B5AF4" w:rsidRPr="00E22E2C" w:rsidRDefault="001B5AF4" w:rsidP="00E22E2C">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rPr>
              <w:t>Bank only</w:t>
            </w:r>
          </w:p>
        </w:tc>
      </w:tr>
      <w:tr w:rsidR="00E22E2C" w:rsidRPr="00E22E2C" w14:paraId="7E48C976" w14:textId="77777777" w:rsidTr="001B5AF4">
        <w:trPr>
          <w:cantSplit/>
          <w:tblHeader/>
        </w:trPr>
        <w:tc>
          <w:tcPr>
            <w:tcW w:w="3870" w:type="dxa"/>
          </w:tcPr>
          <w:p w14:paraId="01D9A969" w14:textId="5F76561D" w:rsidR="00E22E2C" w:rsidRPr="00E22E2C" w:rsidRDefault="00473896" w:rsidP="00E22E2C">
            <w:pPr>
              <w:tabs>
                <w:tab w:val="decimal" w:pos="765"/>
              </w:tabs>
              <w:spacing w:line="240" w:lineRule="exact"/>
              <w:rPr>
                <w:rFonts w:ascii="CordiaUPC" w:eastAsia="Times New Roman" w:hAnsi="CordiaUPC" w:cs="CordiaUPC"/>
                <w:b/>
                <w:bCs/>
                <w:i/>
                <w:iCs/>
                <w:sz w:val="26"/>
                <w:szCs w:val="26"/>
              </w:rPr>
            </w:pPr>
            <w:r>
              <w:rPr>
                <w:rFonts w:ascii="CordiaUPC" w:eastAsia="Times New Roman" w:hAnsi="CordiaUPC" w:cs="CordiaUPC"/>
                <w:b/>
                <w:bCs/>
                <w:i/>
                <w:iCs/>
                <w:sz w:val="26"/>
                <w:szCs w:val="26"/>
              </w:rPr>
              <w:t>For the s</w:t>
            </w:r>
            <w:r w:rsidR="00E22E2C" w:rsidRPr="00E22E2C">
              <w:rPr>
                <w:rFonts w:ascii="CordiaUPC" w:eastAsia="Times New Roman" w:hAnsi="CordiaUPC" w:cs="CordiaUPC" w:hint="cs"/>
                <w:b/>
                <w:bCs/>
                <w:i/>
                <w:iCs/>
                <w:sz w:val="26"/>
                <w:szCs w:val="26"/>
              </w:rPr>
              <w:t xml:space="preserve">ix-month periods ended 30 June                              </w:t>
            </w:r>
          </w:p>
        </w:tc>
        <w:tc>
          <w:tcPr>
            <w:tcW w:w="590" w:type="dxa"/>
          </w:tcPr>
          <w:p w14:paraId="1644DAB1" w14:textId="77777777" w:rsidR="00E22E2C" w:rsidRPr="00E22E2C" w:rsidRDefault="00E22E2C" w:rsidP="00E22E2C">
            <w:pPr>
              <w:spacing w:line="240" w:lineRule="exact"/>
              <w:jc w:val="center"/>
              <w:rPr>
                <w:rFonts w:ascii="CordiaUPC" w:eastAsia="Times New Roman" w:hAnsi="CordiaUPC" w:cs="CordiaUPC"/>
                <w:bCs/>
                <w:sz w:val="26"/>
                <w:szCs w:val="26"/>
                <w:lang w:val="en-US"/>
              </w:rPr>
            </w:pPr>
            <w:r w:rsidRPr="00E22E2C">
              <w:rPr>
                <w:rFonts w:ascii="CordiaUPC" w:eastAsia="Times New Roman" w:hAnsi="CordiaUPC" w:cs="CordiaUPC" w:hint="cs"/>
                <w:bCs/>
                <w:i/>
                <w:iCs/>
                <w:sz w:val="26"/>
                <w:szCs w:val="26"/>
                <w:lang w:val="en-US" w:bidi="th-TH"/>
              </w:rPr>
              <w:t>Note</w:t>
            </w:r>
          </w:p>
        </w:tc>
        <w:tc>
          <w:tcPr>
            <w:tcW w:w="1134" w:type="dxa"/>
            <w:vAlign w:val="bottom"/>
          </w:tcPr>
          <w:p w14:paraId="6A867EF5" w14:textId="4C91C6DB"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vAlign w:val="bottom"/>
          </w:tcPr>
          <w:p w14:paraId="44C178DC" w14:textId="77777777" w:rsidR="00E22E2C" w:rsidRPr="00E22E2C" w:rsidRDefault="00E22E2C" w:rsidP="00E22E2C">
            <w:pPr>
              <w:spacing w:line="240" w:lineRule="exact"/>
              <w:ind w:right="11"/>
              <w:jc w:val="center"/>
              <w:rPr>
                <w:rFonts w:ascii="CordiaUPC" w:eastAsia="Times New Roman" w:hAnsi="CordiaUPC" w:cs="CordiaUPC"/>
                <w:sz w:val="26"/>
                <w:szCs w:val="26"/>
              </w:rPr>
            </w:pPr>
          </w:p>
        </w:tc>
        <w:tc>
          <w:tcPr>
            <w:tcW w:w="1239" w:type="dxa"/>
            <w:vAlign w:val="bottom"/>
          </w:tcPr>
          <w:p w14:paraId="4D46736D" w14:textId="38D1BA13"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c>
          <w:tcPr>
            <w:tcW w:w="178" w:type="dxa"/>
          </w:tcPr>
          <w:p w14:paraId="22C6FED5" w14:textId="77777777" w:rsidR="00E22E2C" w:rsidRPr="00E22E2C" w:rsidRDefault="00E22E2C" w:rsidP="00E22E2C">
            <w:pPr>
              <w:spacing w:line="240" w:lineRule="exact"/>
              <w:ind w:right="11"/>
              <w:jc w:val="center"/>
              <w:rPr>
                <w:rFonts w:ascii="CordiaUPC" w:eastAsia="Times New Roman" w:hAnsi="CordiaUPC" w:cs="CordiaUPC"/>
                <w:sz w:val="26"/>
                <w:szCs w:val="26"/>
              </w:rPr>
            </w:pPr>
          </w:p>
        </w:tc>
        <w:tc>
          <w:tcPr>
            <w:tcW w:w="1098" w:type="dxa"/>
            <w:vAlign w:val="bottom"/>
          </w:tcPr>
          <w:p w14:paraId="472AE9E0" w14:textId="7ADEDA5E"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vAlign w:val="bottom"/>
          </w:tcPr>
          <w:p w14:paraId="545B0E91" w14:textId="77777777" w:rsidR="00E22E2C" w:rsidRPr="00E22E2C" w:rsidRDefault="00E22E2C" w:rsidP="00E22E2C">
            <w:pPr>
              <w:spacing w:line="240" w:lineRule="exact"/>
              <w:ind w:right="11"/>
              <w:jc w:val="center"/>
              <w:rPr>
                <w:rFonts w:ascii="CordiaUPC" w:eastAsia="Times New Roman" w:hAnsi="CordiaUPC" w:cs="CordiaUPC"/>
                <w:sz w:val="26"/>
                <w:szCs w:val="26"/>
              </w:rPr>
            </w:pPr>
          </w:p>
        </w:tc>
        <w:tc>
          <w:tcPr>
            <w:tcW w:w="1098" w:type="dxa"/>
            <w:vAlign w:val="bottom"/>
          </w:tcPr>
          <w:p w14:paraId="444AA27F" w14:textId="1EFDF7FF"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r>
      <w:tr w:rsidR="001B5AF4" w:rsidRPr="00E22E2C" w14:paraId="6F3B9DFF" w14:textId="77777777" w:rsidTr="001B5AF4">
        <w:trPr>
          <w:cantSplit/>
        </w:trPr>
        <w:tc>
          <w:tcPr>
            <w:tcW w:w="3870" w:type="dxa"/>
          </w:tcPr>
          <w:p w14:paraId="4965A037" w14:textId="77777777" w:rsidR="001B5AF4" w:rsidRPr="00E22E2C" w:rsidRDefault="001B5AF4" w:rsidP="00E22E2C">
            <w:pPr>
              <w:spacing w:line="240" w:lineRule="exact"/>
              <w:rPr>
                <w:rFonts w:ascii="CordiaUPC" w:eastAsia="Times New Roman" w:hAnsi="CordiaUPC" w:cs="CordiaUPC"/>
                <w:b/>
                <w:bCs/>
                <w:sz w:val="26"/>
                <w:szCs w:val="26"/>
              </w:rPr>
            </w:pPr>
          </w:p>
        </w:tc>
        <w:tc>
          <w:tcPr>
            <w:tcW w:w="590" w:type="dxa"/>
          </w:tcPr>
          <w:p w14:paraId="5AC02AA1" w14:textId="77777777" w:rsidR="001B5AF4" w:rsidRPr="00E22E2C" w:rsidRDefault="001B5AF4" w:rsidP="00E22E2C">
            <w:pPr>
              <w:spacing w:line="240" w:lineRule="exact"/>
              <w:ind w:right="11"/>
              <w:jc w:val="center"/>
              <w:rPr>
                <w:rFonts w:ascii="CordiaUPC" w:eastAsia="Times New Roman" w:hAnsi="CordiaUPC" w:cs="CordiaUPC"/>
                <w:i/>
                <w:iCs/>
                <w:sz w:val="26"/>
                <w:szCs w:val="26"/>
              </w:rPr>
            </w:pPr>
          </w:p>
        </w:tc>
        <w:tc>
          <w:tcPr>
            <w:tcW w:w="5103" w:type="dxa"/>
            <w:gridSpan w:val="7"/>
          </w:tcPr>
          <w:p w14:paraId="19305BBA" w14:textId="77777777" w:rsidR="001B5AF4" w:rsidRPr="00E22E2C" w:rsidRDefault="001B5AF4" w:rsidP="00E22E2C">
            <w:pPr>
              <w:spacing w:line="240" w:lineRule="exact"/>
              <w:ind w:right="11"/>
              <w:jc w:val="center"/>
              <w:rPr>
                <w:rFonts w:ascii="CordiaUPC" w:eastAsia="Times New Roman" w:hAnsi="CordiaUPC" w:cs="CordiaUPC"/>
                <w:sz w:val="26"/>
                <w:szCs w:val="26"/>
                <w:cs/>
                <w:lang w:bidi="th-TH"/>
              </w:rPr>
            </w:pPr>
            <w:r w:rsidRPr="00E22E2C">
              <w:rPr>
                <w:rFonts w:ascii="CordiaUPC" w:eastAsia="Times New Roman" w:hAnsi="CordiaUPC" w:cs="CordiaUPC" w:hint="cs"/>
                <w:i/>
                <w:iCs/>
                <w:sz w:val="26"/>
                <w:szCs w:val="26"/>
              </w:rPr>
              <w:t>(in million Baht)</w:t>
            </w:r>
          </w:p>
        </w:tc>
      </w:tr>
      <w:tr w:rsidR="001B5AF4" w:rsidRPr="00E22E2C" w14:paraId="1D383F4D" w14:textId="77777777" w:rsidTr="001B5AF4">
        <w:trPr>
          <w:cantSplit/>
        </w:trPr>
        <w:tc>
          <w:tcPr>
            <w:tcW w:w="3870" w:type="dxa"/>
          </w:tcPr>
          <w:p w14:paraId="5D293F03" w14:textId="77777777" w:rsidR="001B5AF4" w:rsidRPr="00E22E2C" w:rsidRDefault="001B5AF4" w:rsidP="00E22E2C">
            <w:pPr>
              <w:spacing w:line="240" w:lineRule="exact"/>
              <w:rPr>
                <w:rFonts w:ascii="CordiaUPC" w:eastAsia="Times New Roman" w:hAnsi="CordiaUPC" w:cs="CordiaUPC"/>
                <w:sz w:val="26"/>
                <w:szCs w:val="26"/>
              </w:rPr>
            </w:pPr>
            <w:r w:rsidRPr="00E22E2C">
              <w:rPr>
                <w:rFonts w:ascii="CordiaUPC" w:eastAsia="Times New Roman" w:hAnsi="CordiaUPC" w:cs="CordiaUPC" w:hint="cs"/>
                <w:b/>
                <w:bCs/>
                <w:sz w:val="26"/>
                <w:szCs w:val="26"/>
              </w:rPr>
              <w:t>Current tax expense</w:t>
            </w:r>
          </w:p>
        </w:tc>
        <w:tc>
          <w:tcPr>
            <w:tcW w:w="590" w:type="dxa"/>
          </w:tcPr>
          <w:p w14:paraId="12634E34" w14:textId="77777777" w:rsidR="001B5AF4" w:rsidRPr="00E22E2C" w:rsidRDefault="001B5AF4" w:rsidP="00E22E2C">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06BBDAE4" w14:textId="77777777" w:rsidR="001B5AF4" w:rsidRPr="00E22E2C" w:rsidRDefault="001B5AF4" w:rsidP="00E22E2C">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6FC90091" w14:textId="77777777" w:rsidR="001B5AF4" w:rsidRPr="00E22E2C" w:rsidRDefault="001B5AF4" w:rsidP="00E22E2C">
            <w:pPr>
              <w:tabs>
                <w:tab w:val="decimal" w:pos="861"/>
              </w:tabs>
              <w:spacing w:line="240" w:lineRule="exact"/>
              <w:rPr>
                <w:rFonts w:ascii="CordiaUPC" w:eastAsia="Times New Roman" w:hAnsi="CordiaUPC" w:cs="CordiaUPC"/>
                <w:sz w:val="26"/>
                <w:szCs w:val="26"/>
              </w:rPr>
            </w:pPr>
          </w:p>
        </w:tc>
        <w:tc>
          <w:tcPr>
            <w:tcW w:w="1239" w:type="dxa"/>
          </w:tcPr>
          <w:p w14:paraId="0D27AD2B" w14:textId="77777777" w:rsidR="001B5AF4" w:rsidRPr="00E22E2C" w:rsidRDefault="001B5AF4" w:rsidP="00E22E2C">
            <w:pPr>
              <w:tabs>
                <w:tab w:val="decimal" w:pos="861"/>
              </w:tabs>
              <w:spacing w:line="240" w:lineRule="exact"/>
              <w:ind w:right="11"/>
              <w:rPr>
                <w:rFonts w:ascii="CordiaUPC" w:eastAsia="Times New Roman" w:hAnsi="CordiaUPC" w:cs="CordiaUPC"/>
                <w:sz w:val="26"/>
                <w:szCs w:val="26"/>
              </w:rPr>
            </w:pPr>
          </w:p>
        </w:tc>
        <w:tc>
          <w:tcPr>
            <w:tcW w:w="178" w:type="dxa"/>
          </w:tcPr>
          <w:p w14:paraId="462B1314" w14:textId="77777777" w:rsidR="001B5AF4" w:rsidRPr="00E22E2C" w:rsidRDefault="001B5AF4" w:rsidP="00E22E2C">
            <w:pPr>
              <w:tabs>
                <w:tab w:val="decimal" w:pos="861"/>
              </w:tabs>
              <w:spacing w:line="240" w:lineRule="exact"/>
              <w:rPr>
                <w:rFonts w:ascii="CordiaUPC" w:eastAsia="Times New Roman" w:hAnsi="CordiaUPC" w:cs="CordiaUPC"/>
                <w:sz w:val="26"/>
                <w:szCs w:val="26"/>
              </w:rPr>
            </w:pPr>
          </w:p>
        </w:tc>
        <w:tc>
          <w:tcPr>
            <w:tcW w:w="1098" w:type="dxa"/>
          </w:tcPr>
          <w:p w14:paraId="7D87B28A" w14:textId="77777777" w:rsidR="001B5AF4" w:rsidRPr="00E22E2C" w:rsidRDefault="001B5AF4" w:rsidP="00E22E2C">
            <w:pPr>
              <w:tabs>
                <w:tab w:val="decimal" w:pos="861"/>
              </w:tabs>
              <w:spacing w:line="240" w:lineRule="exact"/>
              <w:ind w:right="11"/>
              <w:rPr>
                <w:rFonts w:ascii="CordiaUPC" w:eastAsia="Times New Roman" w:hAnsi="CordiaUPC" w:cs="CordiaUPC"/>
                <w:sz w:val="26"/>
                <w:szCs w:val="26"/>
              </w:rPr>
            </w:pPr>
          </w:p>
        </w:tc>
        <w:tc>
          <w:tcPr>
            <w:tcW w:w="178" w:type="dxa"/>
          </w:tcPr>
          <w:p w14:paraId="59D954E3" w14:textId="77777777" w:rsidR="001B5AF4" w:rsidRPr="00E22E2C" w:rsidRDefault="001B5AF4" w:rsidP="00E22E2C">
            <w:pPr>
              <w:tabs>
                <w:tab w:val="decimal" w:pos="861"/>
              </w:tabs>
              <w:spacing w:line="240" w:lineRule="exact"/>
              <w:rPr>
                <w:rFonts w:ascii="CordiaUPC" w:eastAsia="Times New Roman" w:hAnsi="CordiaUPC" w:cs="CordiaUPC"/>
                <w:sz w:val="26"/>
                <w:szCs w:val="26"/>
              </w:rPr>
            </w:pPr>
          </w:p>
        </w:tc>
        <w:tc>
          <w:tcPr>
            <w:tcW w:w="1098" w:type="dxa"/>
          </w:tcPr>
          <w:p w14:paraId="019A72F1" w14:textId="77777777" w:rsidR="001B5AF4" w:rsidRPr="00E22E2C" w:rsidRDefault="001B5AF4" w:rsidP="00E22E2C">
            <w:pPr>
              <w:tabs>
                <w:tab w:val="decimal" w:pos="861"/>
              </w:tabs>
              <w:spacing w:line="240" w:lineRule="exact"/>
              <w:ind w:right="11"/>
              <w:rPr>
                <w:rFonts w:ascii="CordiaUPC" w:eastAsia="Times New Roman" w:hAnsi="CordiaUPC" w:cs="CordiaUPC"/>
                <w:sz w:val="26"/>
                <w:szCs w:val="26"/>
              </w:rPr>
            </w:pPr>
          </w:p>
        </w:tc>
      </w:tr>
      <w:tr w:rsidR="00E22E2C" w:rsidRPr="00E22E2C" w14:paraId="1F562CB6" w14:textId="77777777" w:rsidTr="001B5AF4">
        <w:trPr>
          <w:cantSplit/>
        </w:trPr>
        <w:tc>
          <w:tcPr>
            <w:tcW w:w="3870" w:type="dxa"/>
          </w:tcPr>
          <w:p w14:paraId="11E125D9" w14:textId="77777777" w:rsidR="00E22E2C" w:rsidRPr="00E22E2C" w:rsidRDefault="00E22E2C" w:rsidP="00E22E2C">
            <w:pPr>
              <w:spacing w:line="240" w:lineRule="exact"/>
              <w:rPr>
                <w:rFonts w:ascii="CordiaUPC" w:eastAsia="Times New Roman" w:hAnsi="CordiaUPC" w:cs="CordiaUPC"/>
                <w:sz w:val="26"/>
                <w:szCs w:val="26"/>
              </w:rPr>
            </w:pPr>
            <w:r w:rsidRPr="00E22E2C">
              <w:rPr>
                <w:rFonts w:ascii="CordiaUPC" w:eastAsia="Times New Roman" w:hAnsi="CordiaUPC" w:cs="CordiaUPC" w:hint="cs"/>
                <w:sz w:val="26"/>
                <w:szCs w:val="26"/>
              </w:rPr>
              <w:t>Current period</w:t>
            </w:r>
          </w:p>
        </w:tc>
        <w:tc>
          <w:tcPr>
            <w:tcW w:w="590" w:type="dxa"/>
          </w:tcPr>
          <w:p w14:paraId="0575AFA5" w14:textId="77777777" w:rsidR="00E22E2C" w:rsidRPr="00E22E2C" w:rsidRDefault="00E22E2C" w:rsidP="00E22E2C">
            <w:pPr>
              <w:tabs>
                <w:tab w:val="decimal" w:pos="731"/>
              </w:tabs>
              <w:spacing w:line="240" w:lineRule="exact"/>
              <w:ind w:right="11"/>
              <w:rPr>
                <w:rFonts w:ascii="CordiaUPC" w:eastAsia="Times New Roman" w:hAnsi="CordiaUPC" w:cs="CordiaUPC"/>
                <w:sz w:val="26"/>
                <w:szCs w:val="26"/>
              </w:rPr>
            </w:pPr>
          </w:p>
        </w:tc>
        <w:tc>
          <w:tcPr>
            <w:tcW w:w="1134" w:type="dxa"/>
          </w:tcPr>
          <w:p w14:paraId="0EDFF272" w14:textId="5FCA1224" w:rsidR="00E22E2C" w:rsidRPr="00E22E2C" w:rsidRDefault="001A4DC0" w:rsidP="00E22E2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1,852</w:t>
            </w:r>
          </w:p>
        </w:tc>
        <w:tc>
          <w:tcPr>
            <w:tcW w:w="178" w:type="dxa"/>
          </w:tcPr>
          <w:p w14:paraId="4064C2AA"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239" w:type="dxa"/>
          </w:tcPr>
          <w:p w14:paraId="748CBB46" w14:textId="675EE522" w:rsidR="00E22E2C" w:rsidRPr="00E22E2C" w:rsidRDefault="00E22E2C" w:rsidP="00E22E2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2,130</w:t>
            </w:r>
          </w:p>
        </w:tc>
        <w:tc>
          <w:tcPr>
            <w:tcW w:w="178" w:type="dxa"/>
          </w:tcPr>
          <w:p w14:paraId="55F967E9"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098" w:type="dxa"/>
          </w:tcPr>
          <w:p w14:paraId="5C143CAB" w14:textId="5A98F503" w:rsidR="00E22E2C" w:rsidRPr="00E22E2C" w:rsidRDefault="001A4DC0" w:rsidP="00E22E2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161</w:t>
            </w:r>
          </w:p>
        </w:tc>
        <w:tc>
          <w:tcPr>
            <w:tcW w:w="178" w:type="dxa"/>
          </w:tcPr>
          <w:p w14:paraId="0F6862F6" w14:textId="77777777" w:rsidR="00E22E2C" w:rsidRPr="00E22E2C" w:rsidRDefault="00E22E2C" w:rsidP="00E22E2C">
            <w:pPr>
              <w:tabs>
                <w:tab w:val="decimal" w:pos="861"/>
              </w:tabs>
              <w:spacing w:line="240" w:lineRule="exact"/>
              <w:jc w:val="right"/>
              <w:rPr>
                <w:rFonts w:ascii="CordiaUPC" w:eastAsia="Times New Roman" w:hAnsi="CordiaUPC" w:cs="CordiaUPC"/>
                <w:sz w:val="26"/>
                <w:szCs w:val="26"/>
              </w:rPr>
            </w:pPr>
          </w:p>
        </w:tc>
        <w:tc>
          <w:tcPr>
            <w:tcW w:w="1098" w:type="dxa"/>
          </w:tcPr>
          <w:p w14:paraId="32A92DFE" w14:textId="374675A2" w:rsidR="00E22E2C" w:rsidRPr="00E22E2C" w:rsidRDefault="00E22E2C" w:rsidP="00E22E2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367</w:t>
            </w:r>
          </w:p>
        </w:tc>
      </w:tr>
      <w:tr w:rsidR="00E22E2C" w:rsidRPr="00E22E2C" w14:paraId="3B99F7D5" w14:textId="77777777" w:rsidTr="001B5AF4">
        <w:trPr>
          <w:cantSplit/>
        </w:trPr>
        <w:tc>
          <w:tcPr>
            <w:tcW w:w="3870" w:type="dxa"/>
          </w:tcPr>
          <w:p w14:paraId="47FE07E0" w14:textId="65EE35BC" w:rsidR="00E22E2C" w:rsidRPr="00E22E2C" w:rsidRDefault="004D3CDD" w:rsidP="00E22E2C">
            <w:pPr>
              <w:spacing w:line="240" w:lineRule="exact"/>
              <w:rPr>
                <w:rFonts w:ascii="CordiaUPC" w:eastAsia="Times New Roman" w:hAnsi="CordiaUPC" w:cs="CordiaUPC"/>
                <w:sz w:val="26"/>
                <w:szCs w:val="26"/>
              </w:rPr>
            </w:pPr>
            <w:r w:rsidRPr="004D3CDD">
              <w:rPr>
                <w:rFonts w:ascii="CordiaUPC" w:eastAsia="Times New Roman" w:hAnsi="CordiaUPC" w:cs="CordiaUPC"/>
                <w:sz w:val="26"/>
                <w:szCs w:val="26"/>
              </w:rPr>
              <w:t>Under (over) provided in prior years</w:t>
            </w:r>
          </w:p>
        </w:tc>
        <w:tc>
          <w:tcPr>
            <w:tcW w:w="590" w:type="dxa"/>
          </w:tcPr>
          <w:p w14:paraId="7780FA55" w14:textId="77777777" w:rsidR="00E22E2C" w:rsidRPr="00E22E2C" w:rsidRDefault="00E22E2C" w:rsidP="00E22E2C">
            <w:pPr>
              <w:tabs>
                <w:tab w:val="decimal" w:pos="731"/>
              </w:tabs>
              <w:spacing w:line="240" w:lineRule="exact"/>
              <w:ind w:right="11"/>
              <w:rPr>
                <w:rFonts w:ascii="CordiaUPC" w:eastAsia="Times New Roman" w:hAnsi="CordiaUPC" w:cs="CordiaUPC"/>
                <w:sz w:val="26"/>
                <w:szCs w:val="26"/>
              </w:rPr>
            </w:pPr>
          </w:p>
        </w:tc>
        <w:tc>
          <w:tcPr>
            <w:tcW w:w="1134" w:type="dxa"/>
          </w:tcPr>
          <w:p w14:paraId="2A10868B" w14:textId="79CB6778" w:rsidR="00E22E2C" w:rsidRPr="00E22E2C" w:rsidRDefault="001A4DC0" w:rsidP="00E22E2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31</w:t>
            </w:r>
          </w:p>
        </w:tc>
        <w:tc>
          <w:tcPr>
            <w:tcW w:w="178" w:type="dxa"/>
          </w:tcPr>
          <w:p w14:paraId="5706391E"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239" w:type="dxa"/>
          </w:tcPr>
          <w:p w14:paraId="24CA1DB3" w14:textId="3239B0E2" w:rsidR="00E22E2C" w:rsidRPr="00E22E2C" w:rsidRDefault="00E22E2C" w:rsidP="00E22E2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(7)</w:t>
            </w:r>
          </w:p>
        </w:tc>
        <w:tc>
          <w:tcPr>
            <w:tcW w:w="178" w:type="dxa"/>
          </w:tcPr>
          <w:p w14:paraId="78E221C8"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098" w:type="dxa"/>
          </w:tcPr>
          <w:p w14:paraId="1636F9FC" w14:textId="743BE866" w:rsidR="00E22E2C" w:rsidRPr="00E22E2C" w:rsidRDefault="001A4DC0" w:rsidP="00E22E2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(15)</w:t>
            </w:r>
          </w:p>
        </w:tc>
        <w:tc>
          <w:tcPr>
            <w:tcW w:w="178" w:type="dxa"/>
          </w:tcPr>
          <w:p w14:paraId="5620E3A1" w14:textId="77777777" w:rsidR="00E22E2C" w:rsidRPr="00E22E2C" w:rsidRDefault="00E22E2C" w:rsidP="00E22E2C">
            <w:pPr>
              <w:tabs>
                <w:tab w:val="decimal" w:pos="861"/>
              </w:tabs>
              <w:spacing w:line="240" w:lineRule="exact"/>
              <w:jc w:val="right"/>
              <w:rPr>
                <w:rFonts w:ascii="CordiaUPC" w:eastAsia="Times New Roman" w:hAnsi="CordiaUPC" w:cs="CordiaUPC"/>
                <w:sz w:val="26"/>
                <w:szCs w:val="26"/>
              </w:rPr>
            </w:pPr>
          </w:p>
        </w:tc>
        <w:tc>
          <w:tcPr>
            <w:tcW w:w="1098" w:type="dxa"/>
          </w:tcPr>
          <w:p w14:paraId="46C98256" w14:textId="2F815BB3" w:rsidR="00E22E2C" w:rsidRPr="00E22E2C" w:rsidRDefault="00E22E2C" w:rsidP="00E22E2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(7)</w:t>
            </w:r>
          </w:p>
        </w:tc>
      </w:tr>
      <w:tr w:rsidR="00E22E2C" w:rsidRPr="00E22E2C" w14:paraId="1058DF4C" w14:textId="77777777" w:rsidTr="001B5AF4">
        <w:trPr>
          <w:cantSplit/>
        </w:trPr>
        <w:tc>
          <w:tcPr>
            <w:tcW w:w="3870" w:type="dxa"/>
          </w:tcPr>
          <w:p w14:paraId="1CC57103" w14:textId="77777777" w:rsidR="00E22E2C" w:rsidRPr="00E22E2C" w:rsidRDefault="00E22E2C" w:rsidP="00E22E2C">
            <w:pPr>
              <w:spacing w:line="240" w:lineRule="exact"/>
              <w:rPr>
                <w:rFonts w:ascii="CordiaUPC" w:eastAsia="Times New Roman" w:hAnsi="CordiaUPC" w:cs="CordiaUPC"/>
                <w:sz w:val="26"/>
                <w:szCs w:val="26"/>
              </w:rPr>
            </w:pPr>
          </w:p>
        </w:tc>
        <w:tc>
          <w:tcPr>
            <w:tcW w:w="590" w:type="dxa"/>
          </w:tcPr>
          <w:p w14:paraId="5D8D3044" w14:textId="77777777" w:rsidR="00E22E2C" w:rsidRPr="00E22E2C" w:rsidRDefault="00E22E2C" w:rsidP="00E22E2C">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tcPr>
          <w:p w14:paraId="0C81990B" w14:textId="663E72D3" w:rsidR="00E22E2C" w:rsidRPr="00E22E2C" w:rsidRDefault="001A4DC0" w:rsidP="00E22E2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1,883</w:t>
            </w:r>
          </w:p>
        </w:tc>
        <w:tc>
          <w:tcPr>
            <w:tcW w:w="178" w:type="dxa"/>
          </w:tcPr>
          <w:p w14:paraId="62D8E388" w14:textId="77777777" w:rsidR="00E22E2C" w:rsidRPr="00E22E2C" w:rsidRDefault="00E22E2C" w:rsidP="00E22E2C">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tcPr>
          <w:p w14:paraId="359DBC83" w14:textId="3D6F7E2D"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2,123</w:t>
            </w:r>
          </w:p>
        </w:tc>
        <w:tc>
          <w:tcPr>
            <w:tcW w:w="178" w:type="dxa"/>
          </w:tcPr>
          <w:p w14:paraId="7F55BAD6" w14:textId="77777777" w:rsidR="00E22E2C" w:rsidRPr="00E22E2C" w:rsidRDefault="00E22E2C" w:rsidP="00E22E2C">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tcPr>
          <w:p w14:paraId="16EDAE5D" w14:textId="267D0E5F" w:rsidR="00E22E2C" w:rsidRPr="00E22E2C" w:rsidRDefault="001A4DC0" w:rsidP="00E22E2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146</w:t>
            </w:r>
          </w:p>
        </w:tc>
        <w:tc>
          <w:tcPr>
            <w:tcW w:w="178" w:type="dxa"/>
          </w:tcPr>
          <w:p w14:paraId="3746DAC3" w14:textId="77777777" w:rsidR="00E22E2C" w:rsidRPr="00E22E2C" w:rsidRDefault="00E22E2C" w:rsidP="00E22E2C">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tcPr>
          <w:p w14:paraId="34432E6D" w14:textId="0B6C6184"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360</w:t>
            </w:r>
          </w:p>
        </w:tc>
      </w:tr>
      <w:tr w:rsidR="00E22E2C" w:rsidRPr="00E22E2C" w14:paraId="323C8379" w14:textId="77777777" w:rsidTr="001B5AF4">
        <w:trPr>
          <w:cantSplit/>
        </w:trPr>
        <w:tc>
          <w:tcPr>
            <w:tcW w:w="3870" w:type="dxa"/>
          </w:tcPr>
          <w:p w14:paraId="3C7B15F7" w14:textId="77777777" w:rsidR="00E22E2C" w:rsidRPr="00E22E2C" w:rsidRDefault="00E22E2C" w:rsidP="00E22E2C">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Deferred tax expense</w:t>
            </w:r>
          </w:p>
        </w:tc>
        <w:tc>
          <w:tcPr>
            <w:tcW w:w="590" w:type="dxa"/>
          </w:tcPr>
          <w:p w14:paraId="590676C7" w14:textId="77777777" w:rsidR="00E22E2C" w:rsidRPr="00E22E2C" w:rsidRDefault="00E22E2C" w:rsidP="00E22E2C">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tcPr>
          <w:p w14:paraId="68078629" w14:textId="77777777" w:rsidR="00E22E2C" w:rsidRPr="00E22E2C" w:rsidRDefault="00E22E2C" w:rsidP="00E22E2C">
            <w:pPr>
              <w:tabs>
                <w:tab w:val="decimal" w:pos="861"/>
              </w:tabs>
              <w:spacing w:line="240" w:lineRule="exact"/>
              <w:ind w:right="11"/>
              <w:rPr>
                <w:rFonts w:ascii="CordiaUPC" w:eastAsia="Times New Roman" w:hAnsi="CordiaUPC" w:cs="CordiaUPC"/>
                <w:sz w:val="26"/>
                <w:szCs w:val="26"/>
              </w:rPr>
            </w:pPr>
          </w:p>
        </w:tc>
        <w:tc>
          <w:tcPr>
            <w:tcW w:w="178" w:type="dxa"/>
          </w:tcPr>
          <w:p w14:paraId="03B2B2E2"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tcPr>
          <w:p w14:paraId="79852F5C" w14:textId="77777777" w:rsidR="00E22E2C" w:rsidRPr="00E22E2C" w:rsidRDefault="00E22E2C" w:rsidP="00E22E2C">
            <w:pPr>
              <w:tabs>
                <w:tab w:val="decimal" w:pos="861"/>
              </w:tabs>
              <w:spacing w:line="240" w:lineRule="exact"/>
              <w:ind w:right="11"/>
              <w:rPr>
                <w:rFonts w:ascii="CordiaUPC" w:eastAsia="Times New Roman" w:hAnsi="CordiaUPC" w:cs="CordiaUPC"/>
                <w:sz w:val="26"/>
                <w:szCs w:val="26"/>
              </w:rPr>
            </w:pPr>
          </w:p>
        </w:tc>
        <w:tc>
          <w:tcPr>
            <w:tcW w:w="178" w:type="dxa"/>
          </w:tcPr>
          <w:p w14:paraId="0576E386"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3D032BF9" w14:textId="77777777" w:rsidR="00E22E2C" w:rsidRPr="00E22E2C" w:rsidRDefault="00E22E2C" w:rsidP="00E22E2C">
            <w:pPr>
              <w:tabs>
                <w:tab w:val="decimal" w:pos="861"/>
              </w:tabs>
              <w:spacing w:line="240" w:lineRule="exact"/>
              <w:ind w:right="11"/>
              <w:rPr>
                <w:rFonts w:ascii="CordiaUPC" w:eastAsia="Times New Roman" w:hAnsi="CordiaUPC" w:cs="CordiaUPC"/>
                <w:sz w:val="26"/>
                <w:szCs w:val="26"/>
              </w:rPr>
            </w:pPr>
          </w:p>
        </w:tc>
        <w:tc>
          <w:tcPr>
            <w:tcW w:w="178" w:type="dxa"/>
          </w:tcPr>
          <w:p w14:paraId="3DBAD450" w14:textId="77777777" w:rsidR="00E22E2C" w:rsidRPr="00E22E2C" w:rsidRDefault="00E22E2C" w:rsidP="00E22E2C">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436FC745" w14:textId="77777777" w:rsidR="00E22E2C" w:rsidRPr="00E22E2C" w:rsidRDefault="00E22E2C" w:rsidP="00E22E2C">
            <w:pPr>
              <w:tabs>
                <w:tab w:val="decimal" w:pos="861"/>
              </w:tabs>
              <w:spacing w:line="240" w:lineRule="exact"/>
              <w:ind w:right="11"/>
              <w:rPr>
                <w:rFonts w:ascii="CordiaUPC" w:eastAsia="Times New Roman" w:hAnsi="CordiaUPC" w:cs="CordiaUPC"/>
                <w:sz w:val="26"/>
                <w:szCs w:val="26"/>
              </w:rPr>
            </w:pPr>
          </w:p>
        </w:tc>
      </w:tr>
      <w:tr w:rsidR="00E22E2C" w:rsidRPr="00E22E2C" w14:paraId="48AA1305" w14:textId="77777777" w:rsidTr="001B5AF4">
        <w:trPr>
          <w:cantSplit/>
        </w:trPr>
        <w:tc>
          <w:tcPr>
            <w:tcW w:w="3870" w:type="dxa"/>
          </w:tcPr>
          <w:p w14:paraId="568C97E4" w14:textId="77777777" w:rsidR="00E22E2C" w:rsidRPr="00E22E2C" w:rsidRDefault="00E22E2C" w:rsidP="00E22E2C">
            <w:pPr>
              <w:spacing w:line="240" w:lineRule="exact"/>
              <w:rPr>
                <w:rFonts w:ascii="CordiaUPC" w:eastAsia="Times New Roman" w:hAnsi="CordiaUPC" w:cs="CordiaUPC"/>
                <w:sz w:val="26"/>
                <w:szCs w:val="26"/>
              </w:rPr>
            </w:pPr>
            <w:r w:rsidRPr="00E22E2C">
              <w:rPr>
                <w:rFonts w:ascii="CordiaUPC" w:eastAsia="Times New Roman" w:hAnsi="CordiaUPC" w:cs="CordiaUPC" w:hint="cs"/>
                <w:sz w:val="26"/>
                <w:szCs w:val="26"/>
              </w:rPr>
              <w:t>Movements in temporary differences</w:t>
            </w:r>
          </w:p>
        </w:tc>
        <w:tc>
          <w:tcPr>
            <w:tcW w:w="590" w:type="dxa"/>
            <w:vAlign w:val="bottom"/>
          </w:tcPr>
          <w:p w14:paraId="6AABE4FC" w14:textId="37D4D4B6" w:rsidR="00E22E2C" w:rsidRPr="00E22E2C" w:rsidRDefault="00A1607C" w:rsidP="00E22E2C">
            <w:pPr>
              <w:spacing w:line="240" w:lineRule="exact"/>
              <w:ind w:right="11"/>
              <w:rPr>
                <w:rFonts w:ascii="CordiaUPC" w:eastAsia="Times New Roman" w:hAnsi="CordiaUPC" w:cs="CordiaUPC"/>
                <w:i/>
                <w:iCs/>
                <w:sz w:val="26"/>
                <w:szCs w:val="26"/>
              </w:rPr>
            </w:pPr>
            <w:r>
              <w:rPr>
                <w:rFonts w:ascii="CordiaUPC" w:eastAsia="Times New Roman" w:hAnsi="CordiaUPC" w:cs="CordiaUPC"/>
                <w:i/>
                <w:iCs/>
                <w:sz w:val="26"/>
                <w:szCs w:val="26"/>
              </w:rPr>
              <w:t>19</w:t>
            </w:r>
            <w:r w:rsidR="00E22E2C" w:rsidRPr="00E22E2C">
              <w:rPr>
                <w:rFonts w:ascii="CordiaUPC" w:eastAsia="Times New Roman" w:hAnsi="CordiaUPC" w:cs="CordiaUPC" w:hint="cs"/>
                <w:i/>
                <w:iCs/>
                <w:sz w:val="26"/>
                <w:szCs w:val="26"/>
              </w:rPr>
              <w:t>.1</w:t>
            </w:r>
          </w:p>
        </w:tc>
        <w:tc>
          <w:tcPr>
            <w:tcW w:w="1134" w:type="dxa"/>
          </w:tcPr>
          <w:p w14:paraId="5F7C8B9C" w14:textId="75DB749D" w:rsidR="00E22E2C" w:rsidRPr="00E22E2C" w:rsidRDefault="001A4DC0" w:rsidP="00E22E2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(758)</w:t>
            </w:r>
          </w:p>
        </w:tc>
        <w:tc>
          <w:tcPr>
            <w:tcW w:w="178" w:type="dxa"/>
          </w:tcPr>
          <w:p w14:paraId="4804C75F"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239" w:type="dxa"/>
          </w:tcPr>
          <w:p w14:paraId="7A617055" w14:textId="6777B2F0" w:rsidR="00E22E2C" w:rsidRPr="00E22E2C" w:rsidRDefault="00E22E2C" w:rsidP="00E22E2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(458)</w:t>
            </w:r>
          </w:p>
        </w:tc>
        <w:tc>
          <w:tcPr>
            <w:tcW w:w="178" w:type="dxa"/>
          </w:tcPr>
          <w:p w14:paraId="071F7181"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098" w:type="dxa"/>
          </w:tcPr>
          <w:p w14:paraId="5C5228D2" w14:textId="5AD9E712" w:rsidR="00E22E2C" w:rsidRPr="00E22E2C" w:rsidRDefault="001A4DC0" w:rsidP="00E22E2C">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(352)</w:t>
            </w:r>
          </w:p>
        </w:tc>
        <w:tc>
          <w:tcPr>
            <w:tcW w:w="178" w:type="dxa"/>
          </w:tcPr>
          <w:p w14:paraId="56F4DAA7" w14:textId="77777777" w:rsidR="00E22E2C" w:rsidRPr="00E22E2C" w:rsidRDefault="00E22E2C" w:rsidP="00E22E2C">
            <w:pPr>
              <w:tabs>
                <w:tab w:val="decimal" w:pos="861"/>
              </w:tabs>
              <w:spacing w:line="240" w:lineRule="exact"/>
              <w:jc w:val="right"/>
              <w:rPr>
                <w:rFonts w:ascii="CordiaUPC" w:eastAsia="Times New Roman" w:hAnsi="CordiaUPC" w:cs="CordiaUPC"/>
                <w:sz w:val="26"/>
                <w:szCs w:val="26"/>
              </w:rPr>
            </w:pPr>
          </w:p>
        </w:tc>
        <w:tc>
          <w:tcPr>
            <w:tcW w:w="1098" w:type="dxa"/>
          </w:tcPr>
          <w:p w14:paraId="0A7514C2" w14:textId="25370ABC" w:rsidR="00E22E2C" w:rsidRPr="00E22E2C" w:rsidRDefault="00E22E2C" w:rsidP="00E22E2C">
            <w:pPr>
              <w:tabs>
                <w:tab w:val="decimal" w:pos="86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65</w:t>
            </w:r>
          </w:p>
        </w:tc>
      </w:tr>
      <w:tr w:rsidR="00E22E2C" w:rsidRPr="00E22E2C" w14:paraId="7491AE0F" w14:textId="77777777" w:rsidTr="001B5AF4">
        <w:trPr>
          <w:cantSplit/>
        </w:trPr>
        <w:tc>
          <w:tcPr>
            <w:tcW w:w="3870" w:type="dxa"/>
          </w:tcPr>
          <w:p w14:paraId="3FA877AA" w14:textId="77777777" w:rsidR="00E22E2C" w:rsidRPr="00E22E2C" w:rsidRDefault="00E22E2C" w:rsidP="00E22E2C">
            <w:pPr>
              <w:spacing w:line="240" w:lineRule="exact"/>
              <w:ind w:left="360" w:hanging="360"/>
              <w:rPr>
                <w:rFonts w:ascii="CordiaUPC" w:eastAsia="Times New Roman" w:hAnsi="CordiaUPC" w:cs="CordiaUPC"/>
                <w:b/>
                <w:bCs/>
                <w:sz w:val="26"/>
                <w:szCs w:val="26"/>
              </w:rPr>
            </w:pPr>
          </w:p>
        </w:tc>
        <w:tc>
          <w:tcPr>
            <w:tcW w:w="590" w:type="dxa"/>
            <w:vAlign w:val="bottom"/>
          </w:tcPr>
          <w:p w14:paraId="3D038E39" w14:textId="77777777" w:rsidR="00E22E2C" w:rsidRPr="00E22E2C" w:rsidRDefault="00E22E2C" w:rsidP="00E22E2C">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tcPr>
          <w:p w14:paraId="4C73F5E6" w14:textId="10F4C11A" w:rsidR="00E22E2C" w:rsidRPr="00E22E2C" w:rsidRDefault="001A4DC0" w:rsidP="00E22E2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(758)</w:t>
            </w:r>
          </w:p>
        </w:tc>
        <w:tc>
          <w:tcPr>
            <w:tcW w:w="178" w:type="dxa"/>
          </w:tcPr>
          <w:p w14:paraId="17AD668D" w14:textId="77777777" w:rsidR="00E22E2C" w:rsidRPr="00E22E2C" w:rsidRDefault="00E22E2C" w:rsidP="00E22E2C">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tcPr>
          <w:p w14:paraId="7243FB92" w14:textId="251A82DF"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(458)</w:t>
            </w:r>
          </w:p>
        </w:tc>
        <w:tc>
          <w:tcPr>
            <w:tcW w:w="178" w:type="dxa"/>
          </w:tcPr>
          <w:p w14:paraId="351713C4" w14:textId="77777777" w:rsidR="00E22E2C" w:rsidRPr="00E22E2C" w:rsidRDefault="00E22E2C" w:rsidP="00E22E2C">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515E0644" w14:textId="1A266EE9" w:rsidR="00E22E2C" w:rsidRPr="00E22E2C" w:rsidRDefault="001A4DC0" w:rsidP="00E22E2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(352)</w:t>
            </w:r>
          </w:p>
        </w:tc>
        <w:tc>
          <w:tcPr>
            <w:tcW w:w="178" w:type="dxa"/>
          </w:tcPr>
          <w:p w14:paraId="1F234429" w14:textId="77777777" w:rsidR="00E22E2C" w:rsidRPr="00E22E2C" w:rsidRDefault="00E22E2C" w:rsidP="00E22E2C">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26FA8A20" w14:textId="5E6AEFEC"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65</w:t>
            </w:r>
          </w:p>
        </w:tc>
      </w:tr>
      <w:tr w:rsidR="00E22E2C" w:rsidRPr="00E22E2C" w14:paraId="1856EC25" w14:textId="77777777" w:rsidTr="001B5AF4">
        <w:trPr>
          <w:cantSplit/>
        </w:trPr>
        <w:tc>
          <w:tcPr>
            <w:tcW w:w="3870" w:type="dxa"/>
          </w:tcPr>
          <w:p w14:paraId="13CF7DBF" w14:textId="77777777" w:rsidR="00E22E2C" w:rsidRPr="00E22E2C" w:rsidRDefault="00E22E2C" w:rsidP="00E22E2C">
            <w:pPr>
              <w:spacing w:line="240" w:lineRule="exact"/>
              <w:ind w:left="360" w:hanging="360"/>
              <w:rPr>
                <w:rFonts w:ascii="CordiaUPC" w:eastAsia="Times New Roman" w:hAnsi="CordiaUPC" w:cs="CordiaUPC"/>
                <w:b/>
                <w:bCs/>
                <w:sz w:val="26"/>
                <w:szCs w:val="26"/>
              </w:rPr>
            </w:pPr>
          </w:p>
        </w:tc>
        <w:tc>
          <w:tcPr>
            <w:tcW w:w="590" w:type="dxa"/>
          </w:tcPr>
          <w:p w14:paraId="1A17CB73" w14:textId="77777777" w:rsidR="00E22E2C" w:rsidRPr="00E22E2C" w:rsidRDefault="00E22E2C" w:rsidP="00E22E2C">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1DE4C40F" w14:textId="77777777"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6C423FA6" w14:textId="77777777" w:rsidR="00E22E2C" w:rsidRPr="00E22E2C" w:rsidRDefault="00E22E2C" w:rsidP="00E22E2C">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4490B918" w14:textId="77777777"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7F1995DF"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13978925" w14:textId="77777777"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3775111B" w14:textId="77777777" w:rsidR="00E22E2C" w:rsidRPr="00E22E2C" w:rsidRDefault="00E22E2C" w:rsidP="00E22E2C">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211E0949" w14:textId="77777777"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p>
        </w:tc>
      </w:tr>
      <w:tr w:rsidR="00E22E2C" w:rsidRPr="00E22E2C" w14:paraId="664782AF" w14:textId="77777777" w:rsidTr="001B5AF4">
        <w:trPr>
          <w:cantSplit/>
        </w:trPr>
        <w:tc>
          <w:tcPr>
            <w:tcW w:w="3870" w:type="dxa"/>
          </w:tcPr>
          <w:p w14:paraId="59AE0AE0" w14:textId="77777777" w:rsidR="00E22E2C" w:rsidRPr="00E22E2C" w:rsidRDefault="00E22E2C" w:rsidP="00E22E2C">
            <w:pPr>
              <w:spacing w:line="240" w:lineRule="exact"/>
              <w:ind w:left="360" w:hanging="360"/>
              <w:rPr>
                <w:rFonts w:ascii="CordiaUPC" w:eastAsia="Times New Roman" w:hAnsi="CordiaUPC" w:cs="CordiaUPC"/>
                <w:sz w:val="26"/>
                <w:szCs w:val="26"/>
              </w:rPr>
            </w:pPr>
            <w:r w:rsidRPr="00E22E2C">
              <w:rPr>
                <w:rFonts w:ascii="CordiaUPC" w:eastAsia="Times New Roman" w:hAnsi="CordiaUPC" w:cs="CordiaUPC" w:hint="cs"/>
                <w:b/>
                <w:bCs/>
                <w:sz w:val="26"/>
                <w:szCs w:val="26"/>
              </w:rPr>
              <w:t xml:space="preserve">Total </w:t>
            </w:r>
          </w:p>
        </w:tc>
        <w:tc>
          <w:tcPr>
            <w:tcW w:w="590" w:type="dxa"/>
          </w:tcPr>
          <w:p w14:paraId="04E41F80" w14:textId="77777777" w:rsidR="00E22E2C" w:rsidRPr="00E22E2C" w:rsidRDefault="00E22E2C" w:rsidP="00E22E2C">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3E992919" w14:textId="789A02F5" w:rsidR="00E22E2C" w:rsidRPr="00E22E2C" w:rsidRDefault="001A4DC0" w:rsidP="00E22E2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1,125</w:t>
            </w:r>
          </w:p>
        </w:tc>
        <w:tc>
          <w:tcPr>
            <w:tcW w:w="178" w:type="dxa"/>
            <w:vAlign w:val="bottom"/>
          </w:tcPr>
          <w:p w14:paraId="14CA7562" w14:textId="77777777" w:rsidR="00E22E2C" w:rsidRPr="00E22E2C" w:rsidRDefault="00E22E2C" w:rsidP="00E22E2C">
            <w:pPr>
              <w:tabs>
                <w:tab w:val="decimal" w:pos="861"/>
              </w:tabs>
              <w:spacing w:line="240" w:lineRule="exact"/>
              <w:rPr>
                <w:rFonts w:ascii="CordiaUPC" w:eastAsia="Times New Roman" w:hAnsi="CordiaUPC" w:cs="CordiaUPC"/>
                <w:b/>
                <w:bCs/>
                <w:sz w:val="26"/>
                <w:szCs w:val="26"/>
              </w:rPr>
            </w:pPr>
          </w:p>
        </w:tc>
        <w:tc>
          <w:tcPr>
            <w:tcW w:w="1239" w:type="dxa"/>
            <w:tcBorders>
              <w:left w:val="nil"/>
              <w:bottom w:val="double" w:sz="4" w:space="0" w:color="auto"/>
              <w:right w:val="nil"/>
            </w:tcBorders>
            <w:vAlign w:val="bottom"/>
          </w:tcPr>
          <w:p w14:paraId="3605E726" w14:textId="0768EAB4"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1,665</w:t>
            </w:r>
          </w:p>
        </w:tc>
        <w:tc>
          <w:tcPr>
            <w:tcW w:w="178" w:type="dxa"/>
            <w:vAlign w:val="bottom"/>
          </w:tcPr>
          <w:p w14:paraId="1B817FA3" w14:textId="77777777" w:rsidR="00E22E2C" w:rsidRPr="00E22E2C" w:rsidRDefault="00E22E2C" w:rsidP="00E22E2C">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520A5A18" w14:textId="625EA90A" w:rsidR="00E22E2C" w:rsidRPr="00E22E2C" w:rsidRDefault="001A4DC0" w:rsidP="00E22E2C">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(206)</w:t>
            </w:r>
          </w:p>
        </w:tc>
        <w:tc>
          <w:tcPr>
            <w:tcW w:w="178" w:type="dxa"/>
            <w:vAlign w:val="bottom"/>
          </w:tcPr>
          <w:p w14:paraId="722F284D" w14:textId="77777777" w:rsidR="00E22E2C" w:rsidRPr="00E22E2C" w:rsidRDefault="00E22E2C" w:rsidP="00E22E2C">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162A0D28" w14:textId="0C52D762" w:rsidR="00E22E2C" w:rsidRPr="00E22E2C" w:rsidRDefault="00E22E2C" w:rsidP="00E22E2C">
            <w:pPr>
              <w:tabs>
                <w:tab w:val="decimal" w:pos="86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425</w:t>
            </w:r>
          </w:p>
        </w:tc>
      </w:tr>
    </w:tbl>
    <w:p w14:paraId="7DB49F20" w14:textId="0AC0D5A7" w:rsidR="00313DBE" w:rsidRDefault="00313DBE" w:rsidP="00554EC3">
      <w:pPr>
        <w:spacing w:line="240" w:lineRule="exact"/>
        <w:ind w:left="540"/>
        <w:jc w:val="both"/>
        <w:rPr>
          <w:rFonts w:ascii="CordiaUPC" w:hAnsi="CordiaUPC" w:cs="CordiaUPC"/>
          <w:b/>
          <w:bCs/>
          <w:i/>
          <w:iCs/>
          <w:sz w:val="26"/>
          <w:szCs w:val="26"/>
        </w:rPr>
      </w:pPr>
    </w:p>
    <w:p w14:paraId="15497BCC" w14:textId="705B9931" w:rsidR="00313DBE" w:rsidRPr="00554EC3" w:rsidRDefault="00313DBE" w:rsidP="00554EC3">
      <w:pPr>
        <w:spacing w:line="240" w:lineRule="exact"/>
        <w:ind w:left="540"/>
        <w:jc w:val="both"/>
        <w:rPr>
          <w:rFonts w:ascii="CordiaUPC" w:hAnsi="CordiaUPC" w:cs="CordiaUPC"/>
          <w:b/>
          <w:bCs/>
          <w:i/>
          <w:iCs/>
          <w:sz w:val="26"/>
          <w:szCs w:val="26"/>
        </w:rPr>
      </w:pPr>
      <w:r w:rsidRPr="00554EC3">
        <w:rPr>
          <w:rFonts w:ascii="CordiaUPC" w:hAnsi="CordiaUPC" w:cs="CordiaUPC" w:hint="cs"/>
          <w:b/>
          <w:bCs/>
          <w:i/>
          <w:iCs/>
          <w:sz w:val="26"/>
          <w:szCs w:val="26"/>
        </w:rPr>
        <w:t>Income tax recognised in other comprehensive income</w:t>
      </w:r>
    </w:p>
    <w:p w14:paraId="3F1F0D9D" w14:textId="611D8B1D" w:rsidR="00313DBE" w:rsidRDefault="00313DBE" w:rsidP="00554EC3">
      <w:pPr>
        <w:spacing w:line="240" w:lineRule="exact"/>
        <w:ind w:firstLine="562"/>
        <w:jc w:val="both"/>
        <w:rPr>
          <w:rFonts w:ascii="CordiaUPC" w:hAnsi="CordiaUPC" w:cs="CordiaUPC"/>
          <w:b/>
          <w:bCs/>
          <w:i/>
          <w:iCs/>
          <w:sz w:val="26"/>
          <w:szCs w:val="26"/>
        </w:rPr>
      </w:pPr>
    </w:p>
    <w:tbl>
      <w:tblPr>
        <w:tblW w:w="9813" w:type="dxa"/>
        <w:tblInd w:w="450" w:type="dxa"/>
        <w:tblLayout w:type="fixed"/>
        <w:tblCellMar>
          <w:left w:w="79" w:type="dxa"/>
          <w:right w:w="79" w:type="dxa"/>
        </w:tblCellMar>
        <w:tblLook w:val="0000" w:firstRow="0" w:lastRow="0" w:firstColumn="0" w:lastColumn="0" w:noHBand="0" w:noVBand="0"/>
      </w:tblPr>
      <w:tblGrid>
        <w:gridCol w:w="3240"/>
        <w:gridCol w:w="270"/>
        <w:gridCol w:w="678"/>
        <w:gridCol w:w="178"/>
        <w:gridCol w:w="947"/>
        <w:gridCol w:w="178"/>
        <w:gridCol w:w="947"/>
        <w:gridCol w:w="178"/>
        <w:gridCol w:w="947"/>
        <w:gridCol w:w="178"/>
        <w:gridCol w:w="904"/>
        <w:gridCol w:w="43"/>
        <w:gridCol w:w="178"/>
        <w:gridCol w:w="947"/>
      </w:tblGrid>
      <w:tr w:rsidR="00E22E2C" w:rsidRPr="00E22E2C" w14:paraId="7D423FBB" w14:textId="77777777" w:rsidTr="00370BDA">
        <w:trPr>
          <w:cantSplit/>
        </w:trPr>
        <w:tc>
          <w:tcPr>
            <w:tcW w:w="3240" w:type="dxa"/>
          </w:tcPr>
          <w:p w14:paraId="3DE8AD8E" w14:textId="77777777" w:rsidR="00E22E2C" w:rsidRPr="00E22E2C" w:rsidRDefault="00E22E2C" w:rsidP="00E22E2C">
            <w:pPr>
              <w:spacing w:line="240" w:lineRule="exact"/>
              <w:rPr>
                <w:rFonts w:ascii="CordiaUPC" w:eastAsia="Times New Roman" w:hAnsi="CordiaUPC" w:cs="CordiaUPC"/>
                <w:b/>
                <w:bCs/>
                <w:color w:val="0000FF"/>
                <w:sz w:val="26"/>
                <w:szCs w:val="26"/>
                <w:lang w:bidi="th-TH"/>
              </w:rPr>
            </w:pPr>
          </w:p>
        </w:tc>
        <w:tc>
          <w:tcPr>
            <w:tcW w:w="6573" w:type="dxa"/>
            <w:gridSpan w:val="13"/>
          </w:tcPr>
          <w:p w14:paraId="2256F6AE" w14:textId="77777777"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b/>
                <w:bCs/>
                <w:sz w:val="26"/>
                <w:szCs w:val="26"/>
              </w:rPr>
              <w:t>Consolidated</w:t>
            </w:r>
          </w:p>
        </w:tc>
      </w:tr>
      <w:tr w:rsidR="00473896" w:rsidRPr="00E22E2C" w14:paraId="0FF03F44" w14:textId="77777777" w:rsidTr="00473896">
        <w:trPr>
          <w:cantSplit/>
        </w:trPr>
        <w:tc>
          <w:tcPr>
            <w:tcW w:w="3510" w:type="dxa"/>
            <w:gridSpan w:val="2"/>
          </w:tcPr>
          <w:p w14:paraId="57853126" w14:textId="3DD6668D" w:rsidR="00473896" w:rsidRPr="00E22E2C" w:rsidRDefault="00473896" w:rsidP="00473896">
            <w:pPr>
              <w:spacing w:line="240" w:lineRule="exact"/>
              <w:ind w:right="11"/>
              <w:rPr>
                <w:rFonts w:ascii="CordiaUPC" w:eastAsia="Times New Roman" w:hAnsi="CordiaUPC" w:cs="CordiaUPC"/>
                <w:sz w:val="26"/>
                <w:szCs w:val="26"/>
              </w:rPr>
            </w:pPr>
            <w:r>
              <w:rPr>
                <w:rFonts w:ascii="CordiaUPC" w:eastAsia="Times New Roman" w:hAnsi="CordiaUPC" w:cs="CordiaUPC"/>
                <w:b/>
                <w:bCs/>
                <w:i/>
                <w:iCs/>
                <w:sz w:val="26"/>
                <w:szCs w:val="26"/>
                <w:lang w:val="en-US"/>
              </w:rPr>
              <w:t>For the t</w:t>
            </w:r>
            <w:r w:rsidRPr="00E22E2C">
              <w:rPr>
                <w:rFonts w:ascii="CordiaUPC" w:eastAsia="Times New Roman" w:hAnsi="CordiaUPC" w:cs="CordiaUPC" w:hint="cs"/>
                <w:b/>
                <w:bCs/>
                <w:i/>
                <w:iCs/>
                <w:sz w:val="26"/>
                <w:szCs w:val="26"/>
                <w:lang w:val="en-US"/>
              </w:rPr>
              <w:t>hree-month periods ended 30 June</w:t>
            </w:r>
          </w:p>
        </w:tc>
        <w:tc>
          <w:tcPr>
            <w:tcW w:w="2928" w:type="dxa"/>
            <w:gridSpan w:val="5"/>
            <w:vAlign w:val="bottom"/>
          </w:tcPr>
          <w:p w14:paraId="54749DAA" w14:textId="0BB96E4F" w:rsidR="00473896" w:rsidRPr="00E22E2C" w:rsidRDefault="00473896" w:rsidP="00473896">
            <w:pPr>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 xml:space="preserve">                       </w:t>
            </w: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vAlign w:val="bottom"/>
          </w:tcPr>
          <w:p w14:paraId="18D16C2F" w14:textId="77777777" w:rsidR="00473896" w:rsidRPr="00E22E2C" w:rsidRDefault="00473896" w:rsidP="00E22E2C">
            <w:pPr>
              <w:spacing w:line="240" w:lineRule="exact"/>
              <w:ind w:right="11"/>
              <w:jc w:val="center"/>
              <w:rPr>
                <w:rFonts w:ascii="CordiaUPC" w:eastAsia="Times New Roman" w:hAnsi="CordiaUPC" w:cs="CordiaUPC"/>
                <w:sz w:val="26"/>
                <w:szCs w:val="26"/>
              </w:rPr>
            </w:pPr>
          </w:p>
        </w:tc>
        <w:tc>
          <w:tcPr>
            <w:tcW w:w="3197" w:type="dxa"/>
            <w:gridSpan w:val="6"/>
            <w:vAlign w:val="bottom"/>
          </w:tcPr>
          <w:p w14:paraId="3530105B" w14:textId="5B6CA0CC" w:rsidR="00473896" w:rsidRPr="00E22E2C" w:rsidRDefault="00473896"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r>
      <w:tr w:rsidR="00E22E2C" w:rsidRPr="00E22E2C" w14:paraId="16B63811" w14:textId="77777777" w:rsidTr="00370BDA">
        <w:trPr>
          <w:cantSplit/>
        </w:trPr>
        <w:tc>
          <w:tcPr>
            <w:tcW w:w="3240" w:type="dxa"/>
          </w:tcPr>
          <w:p w14:paraId="0EB7BCC4"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39D1735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33436731"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3BDA8351"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r w:rsidRPr="00E22E2C" w:rsidDel="00C04A42">
              <w:rPr>
                <w:rFonts w:ascii="CordiaUPC" w:eastAsia="Times New Roman" w:hAnsi="CordiaUPC" w:cs="CordiaUPC" w:hint="cs"/>
                <w:sz w:val="26"/>
                <w:szCs w:val="26"/>
              </w:rPr>
              <w:t xml:space="preserve"> </w:t>
            </w:r>
          </w:p>
        </w:tc>
        <w:tc>
          <w:tcPr>
            <w:tcW w:w="178" w:type="dxa"/>
          </w:tcPr>
          <w:p w14:paraId="48EC7CF6"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3382CE99"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3C3C8645"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78F7D1D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563B1274"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gridSpan w:val="2"/>
          </w:tcPr>
          <w:p w14:paraId="333FE00E"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48352DA"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2D0E3FE6"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r>
      <w:tr w:rsidR="00E22E2C" w:rsidRPr="00E22E2C" w14:paraId="01543A73" w14:textId="77777777" w:rsidTr="00370BDA">
        <w:trPr>
          <w:cantSplit/>
        </w:trPr>
        <w:tc>
          <w:tcPr>
            <w:tcW w:w="3240" w:type="dxa"/>
          </w:tcPr>
          <w:p w14:paraId="6791B206"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5B6785D1"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2D858383"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7612F13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4FBD70EC"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31A1FDC1"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c>
          <w:tcPr>
            <w:tcW w:w="178" w:type="dxa"/>
          </w:tcPr>
          <w:p w14:paraId="2E909DC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7D0255E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5DA7557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gridSpan w:val="2"/>
          </w:tcPr>
          <w:p w14:paraId="778787EE"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2576A867"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54274378"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r>
      <w:tr w:rsidR="00E22E2C" w:rsidRPr="00E22E2C" w14:paraId="36C8577A" w14:textId="77777777" w:rsidTr="00370BDA">
        <w:trPr>
          <w:cantSplit/>
        </w:trPr>
        <w:tc>
          <w:tcPr>
            <w:tcW w:w="3240" w:type="dxa"/>
          </w:tcPr>
          <w:p w14:paraId="1752F7D1"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64F9BC94"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5BC47330"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1A83CC82"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r w:rsidRPr="00E22E2C" w:rsidDel="00C04A42">
              <w:rPr>
                <w:rFonts w:ascii="CordiaUPC" w:eastAsia="Times New Roman" w:hAnsi="CordiaUPC" w:cs="CordiaUPC" w:hint="cs"/>
                <w:sz w:val="26"/>
                <w:szCs w:val="26"/>
              </w:rPr>
              <w:t xml:space="preserve"> </w:t>
            </w:r>
          </w:p>
        </w:tc>
        <w:tc>
          <w:tcPr>
            <w:tcW w:w="178" w:type="dxa"/>
          </w:tcPr>
          <w:p w14:paraId="4D49696C"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145E380B"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7D98AF5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658CC43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6451A516"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gridSpan w:val="2"/>
          </w:tcPr>
          <w:p w14:paraId="2B373507"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p>
        </w:tc>
        <w:tc>
          <w:tcPr>
            <w:tcW w:w="178" w:type="dxa"/>
          </w:tcPr>
          <w:p w14:paraId="7FFA26EE"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3AB46D0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r>
      <w:tr w:rsidR="00E22E2C" w:rsidRPr="00E22E2C" w14:paraId="0114D14C" w14:textId="77777777" w:rsidTr="00370BDA">
        <w:trPr>
          <w:cantSplit/>
        </w:trPr>
        <w:tc>
          <w:tcPr>
            <w:tcW w:w="3240" w:type="dxa"/>
          </w:tcPr>
          <w:p w14:paraId="3ED0AF4C" w14:textId="77777777" w:rsidR="00E22E2C" w:rsidRPr="00E22E2C" w:rsidRDefault="00E22E2C" w:rsidP="00E22E2C">
            <w:pPr>
              <w:spacing w:line="240" w:lineRule="exact"/>
              <w:rPr>
                <w:rFonts w:ascii="CordiaUPC" w:eastAsia="Times New Roman" w:hAnsi="CordiaUPC" w:cs="CordiaUPC"/>
                <w:sz w:val="26"/>
                <w:szCs w:val="26"/>
              </w:rPr>
            </w:pPr>
          </w:p>
        </w:tc>
        <w:tc>
          <w:tcPr>
            <w:tcW w:w="6573" w:type="dxa"/>
            <w:gridSpan w:val="13"/>
          </w:tcPr>
          <w:p w14:paraId="66E1D77D" w14:textId="77777777"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i/>
                <w:iCs/>
                <w:sz w:val="26"/>
                <w:szCs w:val="26"/>
              </w:rPr>
              <w:t>(in million Baht)</w:t>
            </w:r>
          </w:p>
        </w:tc>
      </w:tr>
      <w:tr w:rsidR="00E22E2C" w:rsidRPr="00E22E2C" w14:paraId="6E5D8DE7" w14:textId="77777777" w:rsidTr="00370BDA">
        <w:trPr>
          <w:cantSplit/>
        </w:trPr>
        <w:tc>
          <w:tcPr>
            <w:tcW w:w="3240" w:type="dxa"/>
          </w:tcPr>
          <w:p w14:paraId="16ADFFE4"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Investments</w:t>
            </w:r>
          </w:p>
        </w:tc>
        <w:tc>
          <w:tcPr>
            <w:tcW w:w="948" w:type="dxa"/>
            <w:gridSpan w:val="2"/>
            <w:vAlign w:val="bottom"/>
          </w:tcPr>
          <w:p w14:paraId="2C3E98E9" w14:textId="209C6591" w:rsidR="00E22E2C" w:rsidRPr="00E22E2C" w:rsidRDefault="001A4DC0" w:rsidP="00E22E2C">
            <w:pPr>
              <w:tabs>
                <w:tab w:val="decimal" w:pos="672"/>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204</w:t>
            </w:r>
          </w:p>
        </w:tc>
        <w:tc>
          <w:tcPr>
            <w:tcW w:w="178" w:type="dxa"/>
            <w:vAlign w:val="bottom"/>
          </w:tcPr>
          <w:p w14:paraId="787CE1C5"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69EE30D2" w14:textId="753A6C1B" w:rsidR="00E22E2C" w:rsidRPr="00E22E2C" w:rsidRDefault="001A4DC0" w:rsidP="00E22E2C">
            <w:pPr>
              <w:tabs>
                <w:tab w:val="decimal" w:pos="595"/>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(41)</w:t>
            </w:r>
          </w:p>
        </w:tc>
        <w:tc>
          <w:tcPr>
            <w:tcW w:w="178" w:type="dxa"/>
            <w:vAlign w:val="bottom"/>
          </w:tcPr>
          <w:p w14:paraId="71D3E03F"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684EC9AB" w14:textId="72194C0B" w:rsidR="00E22E2C" w:rsidRPr="00E22E2C" w:rsidRDefault="000A3646" w:rsidP="00E22E2C">
            <w:pPr>
              <w:tabs>
                <w:tab w:val="decimal" w:pos="67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163</w:t>
            </w:r>
          </w:p>
        </w:tc>
        <w:tc>
          <w:tcPr>
            <w:tcW w:w="178" w:type="dxa"/>
            <w:vAlign w:val="bottom"/>
          </w:tcPr>
          <w:p w14:paraId="319B9DD5"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3A02BFC2" w14:textId="7EE7AE68" w:rsidR="00E22E2C" w:rsidRPr="00E22E2C" w:rsidRDefault="00E22E2C" w:rsidP="00E22E2C">
            <w:pPr>
              <w:tabs>
                <w:tab w:val="decimal" w:pos="672"/>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(252)</w:t>
            </w:r>
          </w:p>
        </w:tc>
        <w:tc>
          <w:tcPr>
            <w:tcW w:w="178" w:type="dxa"/>
            <w:vAlign w:val="bottom"/>
          </w:tcPr>
          <w:p w14:paraId="168344FA"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04" w:type="dxa"/>
            <w:vAlign w:val="bottom"/>
          </w:tcPr>
          <w:p w14:paraId="44F9F9F2" w14:textId="32CB82FC" w:rsidR="00E22E2C" w:rsidRPr="00E22E2C" w:rsidRDefault="00E22E2C" w:rsidP="00E22E2C">
            <w:pPr>
              <w:tabs>
                <w:tab w:val="decimal" w:pos="595"/>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50</w:t>
            </w:r>
          </w:p>
        </w:tc>
        <w:tc>
          <w:tcPr>
            <w:tcW w:w="221" w:type="dxa"/>
            <w:gridSpan w:val="2"/>
            <w:vAlign w:val="bottom"/>
          </w:tcPr>
          <w:p w14:paraId="44F68B8F"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4154D433" w14:textId="1BA18465" w:rsidR="00E22E2C" w:rsidRPr="00E22E2C" w:rsidRDefault="00E22E2C" w:rsidP="00E22E2C">
            <w:pPr>
              <w:tabs>
                <w:tab w:val="decimal" w:pos="67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(202)</w:t>
            </w:r>
          </w:p>
        </w:tc>
      </w:tr>
      <w:tr w:rsidR="00E22E2C" w:rsidRPr="00E22E2C" w14:paraId="58CCEAAD" w14:textId="77777777" w:rsidTr="00370BDA">
        <w:trPr>
          <w:cantSplit/>
        </w:trPr>
        <w:tc>
          <w:tcPr>
            <w:tcW w:w="3240" w:type="dxa"/>
          </w:tcPr>
          <w:p w14:paraId="1619CDE8"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Premises and equipment</w:t>
            </w:r>
          </w:p>
        </w:tc>
        <w:tc>
          <w:tcPr>
            <w:tcW w:w="948" w:type="dxa"/>
            <w:gridSpan w:val="2"/>
            <w:vAlign w:val="bottom"/>
          </w:tcPr>
          <w:p w14:paraId="76FD01D6" w14:textId="6DACF3EA" w:rsidR="00E22E2C" w:rsidRPr="00E22E2C" w:rsidRDefault="001A4DC0" w:rsidP="00E22E2C">
            <w:pPr>
              <w:tabs>
                <w:tab w:val="decimal" w:pos="672"/>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(11)</w:t>
            </w:r>
          </w:p>
        </w:tc>
        <w:tc>
          <w:tcPr>
            <w:tcW w:w="178" w:type="dxa"/>
            <w:vAlign w:val="bottom"/>
          </w:tcPr>
          <w:p w14:paraId="633C76A9"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21A11E6B" w14:textId="00E27650" w:rsidR="00E22E2C" w:rsidRPr="00E22E2C" w:rsidRDefault="001A4DC0" w:rsidP="00E22E2C">
            <w:pPr>
              <w:tabs>
                <w:tab w:val="decimal" w:pos="595"/>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w:t>
            </w:r>
          </w:p>
        </w:tc>
        <w:tc>
          <w:tcPr>
            <w:tcW w:w="178" w:type="dxa"/>
            <w:vAlign w:val="bottom"/>
          </w:tcPr>
          <w:p w14:paraId="3D18AD5D"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76BF8EFD" w14:textId="2432023E" w:rsidR="00E22E2C" w:rsidRPr="00E22E2C" w:rsidRDefault="000A3646" w:rsidP="00E22E2C">
            <w:pPr>
              <w:tabs>
                <w:tab w:val="decimal" w:pos="67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(9)</w:t>
            </w:r>
          </w:p>
        </w:tc>
        <w:tc>
          <w:tcPr>
            <w:tcW w:w="178" w:type="dxa"/>
            <w:vAlign w:val="bottom"/>
          </w:tcPr>
          <w:p w14:paraId="2DDD87AF"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26AAFD26" w14:textId="025E039E" w:rsidR="00E22E2C" w:rsidRPr="00E22E2C" w:rsidRDefault="00E22E2C" w:rsidP="00E22E2C">
            <w:pPr>
              <w:tabs>
                <w:tab w:val="decimal" w:pos="672"/>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(85)</w:t>
            </w:r>
          </w:p>
        </w:tc>
        <w:tc>
          <w:tcPr>
            <w:tcW w:w="178" w:type="dxa"/>
            <w:vAlign w:val="bottom"/>
          </w:tcPr>
          <w:p w14:paraId="08BE539B"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04" w:type="dxa"/>
            <w:vAlign w:val="bottom"/>
          </w:tcPr>
          <w:p w14:paraId="089A08A6" w14:textId="5C53D914" w:rsidR="00E22E2C" w:rsidRPr="00E22E2C" w:rsidRDefault="00E22E2C" w:rsidP="00E22E2C">
            <w:pPr>
              <w:tabs>
                <w:tab w:val="decimal" w:pos="595"/>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17</w:t>
            </w:r>
          </w:p>
        </w:tc>
        <w:tc>
          <w:tcPr>
            <w:tcW w:w="221" w:type="dxa"/>
            <w:gridSpan w:val="2"/>
            <w:vAlign w:val="bottom"/>
          </w:tcPr>
          <w:p w14:paraId="184A89A5"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7E8F4166" w14:textId="164C90E6" w:rsidR="00E22E2C" w:rsidRPr="00E22E2C" w:rsidRDefault="00E22E2C" w:rsidP="00E22E2C">
            <w:pPr>
              <w:tabs>
                <w:tab w:val="decimal" w:pos="67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(68)</w:t>
            </w:r>
          </w:p>
        </w:tc>
      </w:tr>
      <w:tr w:rsidR="00E22E2C" w:rsidRPr="00E22E2C" w14:paraId="162DBF4C" w14:textId="77777777" w:rsidTr="00370BDA">
        <w:trPr>
          <w:cantSplit/>
        </w:trPr>
        <w:tc>
          <w:tcPr>
            <w:tcW w:w="3240" w:type="dxa"/>
          </w:tcPr>
          <w:p w14:paraId="4853DC2B"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Provisions for employee benefits</w:t>
            </w:r>
          </w:p>
        </w:tc>
        <w:tc>
          <w:tcPr>
            <w:tcW w:w="948" w:type="dxa"/>
            <w:gridSpan w:val="2"/>
            <w:vAlign w:val="bottom"/>
          </w:tcPr>
          <w:p w14:paraId="543237FC" w14:textId="0A2EAF4F" w:rsidR="00E22E2C" w:rsidRPr="00E22E2C" w:rsidRDefault="001A4DC0" w:rsidP="00E22E2C">
            <w:pPr>
              <w:tabs>
                <w:tab w:val="decimal" w:pos="672"/>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(103)</w:t>
            </w:r>
          </w:p>
        </w:tc>
        <w:tc>
          <w:tcPr>
            <w:tcW w:w="178" w:type="dxa"/>
            <w:vAlign w:val="bottom"/>
          </w:tcPr>
          <w:p w14:paraId="259A9AA3"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372B1BC2" w14:textId="0A8D9127" w:rsidR="00E22E2C" w:rsidRPr="00E22E2C" w:rsidRDefault="001A4DC0" w:rsidP="00E22E2C">
            <w:pPr>
              <w:tabs>
                <w:tab w:val="decimal" w:pos="595"/>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20</w:t>
            </w:r>
          </w:p>
        </w:tc>
        <w:tc>
          <w:tcPr>
            <w:tcW w:w="178" w:type="dxa"/>
            <w:vAlign w:val="bottom"/>
          </w:tcPr>
          <w:p w14:paraId="0BD4B254"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79C9F39D" w14:textId="42B978FC" w:rsidR="00E22E2C" w:rsidRPr="00E22E2C" w:rsidRDefault="000A3646" w:rsidP="00E22E2C">
            <w:pPr>
              <w:tabs>
                <w:tab w:val="decimal" w:pos="67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(83)</w:t>
            </w:r>
          </w:p>
        </w:tc>
        <w:tc>
          <w:tcPr>
            <w:tcW w:w="178" w:type="dxa"/>
            <w:vAlign w:val="bottom"/>
          </w:tcPr>
          <w:p w14:paraId="5393C997"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67A993EC" w14:textId="7313FE2E" w:rsidR="00E22E2C" w:rsidRPr="00E22E2C" w:rsidRDefault="00E22E2C" w:rsidP="00E22E2C">
            <w:pPr>
              <w:tabs>
                <w:tab w:val="decimal" w:pos="672"/>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(80)</w:t>
            </w:r>
          </w:p>
        </w:tc>
        <w:tc>
          <w:tcPr>
            <w:tcW w:w="178" w:type="dxa"/>
            <w:vAlign w:val="bottom"/>
          </w:tcPr>
          <w:p w14:paraId="6F9CBE6A"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04" w:type="dxa"/>
            <w:vAlign w:val="bottom"/>
          </w:tcPr>
          <w:p w14:paraId="6B41E81C" w14:textId="034F3235" w:rsidR="00E22E2C" w:rsidRPr="00E22E2C" w:rsidRDefault="00E22E2C" w:rsidP="00E22E2C">
            <w:pPr>
              <w:tabs>
                <w:tab w:val="decimal" w:pos="595"/>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16</w:t>
            </w:r>
          </w:p>
        </w:tc>
        <w:tc>
          <w:tcPr>
            <w:tcW w:w="221" w:type="dxa"/>
            <w:gridSpan w:val="2"/>
            <w:vAlign w:val="bottom"/>
          </w:tcPr>
          <w:p w14:paraId="5A7260E6"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70FC3297" w14:textId="630FB6F9" w:rsidR="00E22E2C" w:rsidRPr="00E22E2C" w:rsidRDefault="00E22E2C" w:rsidP="00E22E2C">
            <w:pPr>
              <w:tabs>
                <w:tab w:val="decimal" w:pos="67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(64)</w:t>
            </w:r>
          </w:p>
        </w:tc>
      </w:tr>
      <w:tr w:rsidR="00E22E2C" w:rsidRPr="00E22E2C" w14:paraId="6A598C0F" w14:textId="77777777" w:rsidTr="00370BDA">
        <w:trPr>
          <w:cantSplit/>
        </w:trPr>
        <w:tc>
          <w:tcPr>
            <w:tcW w:w="3240" w:type="dxa"/>
          </w:tcPr>
          <w:p w14:paraId="74108492"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Others</w:t>
            </w:r>
          </w:p>
        </w:tc>
        <w:tc>
          <w:tcPr>
            <w:tcW w:w="948" w:type="dxa"/>
            <w:gridSpan w:val="2"/>
            <w:tcBorders>
              <w:bottom w:val="single" w:sz="4" w:space="0" w:color="auto"/>
            </w:tcBorders>
            <w:vAlign w:val="bottom"/>
          </w:tcPr>
          <w:p w14:paraId="38BADD8F" w14:textId="3768A134" w:rsidR="00E22E2C" w:rsidRPr="00E22E2C" w:rsidRDefault="001A4DC0" w:rsidP="00E22E2C">
            <w:pPr>
              <w:tabs>
                <w:tab w:val="decimal" w:pos="672"/>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(80)</w:t>
            </w:r>
          </w:p>
        </w:tc>
        <w:tc>
          <w:tcPr>
            <w:tcW w:w="178" w:type="dxa"/>
            <w:vAlign w:val="bottom"/>
          </w:tcPr>
          <w:p w14:paraId="73D28EFD"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tcBorders>
              <w:bottom w:val="single" w:sz="4" w:space="0" w:color="auto"/>
            </w:tcBorders>
            <w:vAlign w:val="bottom"/>
          </w:tcPr>
          <w:p w14:paraId="6FC46A28" w14:textId="302357BF" w:rsidR="00E22E2C" w:rsidRPr="00E22E2C" w:rsidRDefault="001A4DC0" w:rsidP="00E22E2C">
            <w:pPr>
              <w:tabs>
                <w:tab w:val="decimal" w:pos="595"/>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17</w:t>
            </w:r>
          </w:p>
        </w:tc>
        <w:tc>
          <w:tcPr>
            <w:tcW w:w="178" w:type="dxa"/>
            <w:vAlign w:val="bottom"/>
          </w:tcPr>
          <w:p w14:paraId="5D29703F"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tcBorders>
              <w:bottom w:val="single" w:sz="4" w:space="0" w:color="auto"/>
            </w:tcBorders>
            <w:vAlign w:val="bottom"/>
          </w:tcPr>
          <w:p w14:paraId="19C41A7F" w14:textId="1DE102F6" w:rsidR="00E22E2C" w:rsidRPr="00E22E2C" w:rsidRDefault="000A3646" w:rsidP="00E22E2C">
            <w:pPr>
              <w:tabs>
                <w:tab w:val="decimal" w:pos="67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(63)</w:t>
            </w:r>
          </w:p>
        </w:tc>
        <w:tc>
          <w:tcPr>
            <w:tcW w:w="178" w:type="dxa"/>
            <w:vAlign w:val="bottom"/>
          </w:tcPr>
          <w:p w14:paraId="13394C69"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tcBorders>
              <w:bottom w:val="single" w:sz="4" w:space="0" w:color="auto"/>
            </w:tcBorders>
            <w:vAlign w:val="bottom"/>
          </w:tcPr>
          <w:p w14:paraId="18351C8F" w14:textId="1DCAA909" w:rsidR="00E22E2C" w:rsidRPr="00E22E2C" w:rsidRDefault="00E22E2C" w:rsidP="00E22E2C">
            <w:pPr>
              <w:tabs>
                <w:tab w:val="decimal" w:pos="672"/>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15</w:t>
            </w:r>
          </w:p>
        </w:tc>
        <w:tc>
          <w:tcPr>
            <w:tcW w:w="178" w:type="dxa"/>
            <w:vAlign w:val="bottom"/>
          </w:tcPr>
          <w:p w14:paraId="48954735"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04" w:type="dxa"/>
            <w:tcBorders>
              <w:bottom w:val="single" w:sz="4" w:space="0" w:color="auto"/>
            </w:tcBorders>
            <w:vAlign w:val="bottom"/>
          </w:tcPr>
          <w:p w14:paraId="21D98B01" w14:textId="225956BF" w:rsidR="00E22E2C" w:rsidRPr="00E22E2C" w:rsidRDefault="00E22E2C" w:rsidP="00E22E2C">
            <w:pPr>
              <w:tabs>
                <w:tab w:val="decimal" w:pos="595"/>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(3)</w:t>
            </w:r>
          </w:p>
        </w:tc>
        <w:tc>
          <w:tcPr>
            <w:tcW w:w="221" w:type="dxa"/>
            <w:gridSpan w:val="2"/>
            <w:vAlign w:val="bottom"/>
          </w:tcPr>
          <w:p w14:paraId="31B67B88"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tcBorders>
              <w:bottom w:val="single" w:sz="4" w:space="0" w:color="auto"/>
            </w:tcBorders>
            <w:vAlign w:val="bottom"/>
          </w:tcPr>
          <w:p w14:paraId="40ADE5E6" w14:textId="33E800FA" w:rsidR="00E22E2C" w:rsidRPr="00E22E2C" w:rsidRDefault="00E22E2C" w:rsidP="00E22E2C">
            <w:pPr>
              <w:tabs>
                <w:tab w:val="decimal" w:pos="67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12</w:t>
            </w:r>
          </w:p>
        </w:tc>
      </w:tr>
      <w:tr w:rsidR="00E22E2C" w:rsidRPr="00E22E2C" w14:paraId="17F0F27D" w14:textId="77777777" w:rsidTr="00370BDA">
        <w:trPr>
          <w:cantSplit/>
        </w:trPr>
        <w:tc>
          <w:tcPr>
            <w:tcW w:w="3240" w:type="dxa"/>
          </w:tcPr>
          <w:p w14:paraId="085EFDAF" w14:textId="77777777" w:rsidR="00E22E2C" w:rsidRPr="00E22E2C" w:rsidRDefault="00E22E2C" w:rsidP="00E22E2C">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Total</w:t>
            </w:r>
          </w:p>
        </w:tc>
        <w:tc>
          <w:tcPr>
            <w:tcW w:w="948" w:type="dxa"/>
            <w:gridSpan w:val="2"/>
            <w:tcBorders>
              <w:top w:val="single" w:sz="4" w:space="0" w:color="auto"/>
              <w:bottom w:val="double" w:sz="4" w:space="0" w:color="auto"/>
            </w:tcBorders>
          </w:tcPr>
          <w:p w14:paraId="3F36DB12" w14:textId="5FEFE105" w:rsidR="00E22E2C" w:rsidRPr="00E22E2C" w:rsidRDefault="001A4DC0" w:rsidP="00E22E2C">
            <w:pPr>
              <w:tabs>
                <w:tab w:val="decimal" w:pos="672"/>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10</w:t>
            </w:r>
          </w:p>
        </w:tc>
        <w:tc>
          <w:tcPr>
            <w:tcW w:w="178" w:type="dxa"/>
          </w:tcPr>
          <w:p w14:paraId="367F19BB"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450AECC1" w14:textId="04DB715F" w:rsidR="00E22E2C" w:rsidRPr="00E22E2C" w:rsidRDefault="001A4DC0" w:rsidP="00E22E2C">
            <w:pPr>
              <w:tabs>
                <w:tab w:val="decimal" w:pos="595"/>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w:t>
            </w:r>
          </w:p>
        </w:tc>
        <w:tc>
          <w:tcPr>
            <w:tcW w:w="178" w:type="dxa"/>
          </w:tcPr>
          <w:p w14:paraId="4F298F70"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0870A80A" w14:textId="5C3B4F56" w:rsidR="00E22E2C" w:rsidRPr="00E22E2C" w:rsidRDefault="000A3646" w:rsidP="00E22E2C">
            <w:pPr>
              <w:tabs>
                <w:tab w:val="decimal" w:pos="67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8</w:t>
            </w:r>
          </w:p>
        </w:tc>
        <w:tc>
          <w:tcPr>
            <w:tcW w:w="178" w:type="dxa"/>
          </w:tcPr>
          <w:p w14:paraId="64EB2DC5"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2D47C9DD" w14:textId="7A86F6D1" w:rsidR="00E22E2C" w:rsidRPr="00E22E2C" w:rsidRDefault="00E22E2C" w:rsidP="00E22E2C">
            <w:pPr>
              <w:tabs>
                <w:tab w:val="decimal" w:pos="672"/>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(402)</w:t>
            </w:r>
          </w:p>
        </w:tc>
        <w:tc>
          <w:tcPr>
            <w:tcW w:w="178" w:type="dxa"/>
          </w:tcPr>
          <w:p w14:paraId="36180152"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904" w:type="dxa"/>
            <w:tcBorders>
              <w:top w:val="single" w:sz="4" w:space="0" w:color="auto"/>
              <w:bottom w:val="double" w:sz="4" w:space="0" w:color="auto"/>
            </w:tcBorders>
          </w:tcPr>
          <w:p w14:paraId="51F77F0E" w14:textId="701211FA" w:rsidR="00E22E2C" w:rsidRPr="00E22E2C" w:rsidRDefault="00E22E2C" w:rsidP="00E22E2C">
            <w:pPr>
              <w:tabs>
                <w:tab w:val="decimal" w:pos="595"/>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80</w:t>
            </w:r>
          </w:p>
        </w:tc>
        <w:tc>
          <w:tcPr>
            <w:tcW w:w="221" w:type="dxa"/>
            <w:gridSpan w:val="2"/>
          </w:tcPr>
          <w:p w14:paraId="1ED214E1"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7C77B894" w14:textId="7B708707" w:rsidR="00E22E2C" w:rsidRPr="00E22E2C" w:rsidRDefault="00E22E2C" w:rsidP="00E22E2C">
            <w:pPr>
              <w:tabs>
                <w:tab w:val="decimal" w:pos="67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(322)</w:t>
            </w:r>
          </w:p>
        </w:tc>
      </w:tr>
    </w:tbl>
    <w:p w14:paraId="11936E78" w14:textId="77777777" w:rsidR="00E22E2C" w:rsidRPr="00E22E2C" w:rsidRDefault="00E22E2C" w:rsidP="00E22E2C">
      <w:pPr>
        <w:spacing w:line="240" w:lineRule="exact"/>
        <w:ind w:firstLine="562"/>
        <w:jc w:val="both"/>
        <w:rPr>
          <w:rFonts w:ascii="CordiaUPC" w:eastAsia="Times New Roman" w:hAnsi="CordiaUPC" w:cs="CordiaUPC"/>
          <w:b/>
          <w:bCs/>
          <w:i/>
          <w:iCs/>
          <w:sz w:val="26"/>
          <w:szCs w:val="26"/>
        </w:rPr>
      </w:pPr>
    </w:p>
    <w:p w14:paraId="6001A8E4" w14:textId="77777777" w:rsidR="00E22E2C" w:rsidRPr="00E22E2C" w:rsidRDefault="00E22E2C" w:rsidP="00E22E2C">
      <w:pPr>
        <w:spacing w:line="240" w:lineRule="exact"/>
        <w:rPr>
          <w:rFonts w:ascii="CordiaUPC" w:eastAsia="Times New Roman" w:hAnsi="CordiaUPC" w:cs="CordiaUPC"/>
          <w:b/>
          <w:bCs/>
          <w:i/>
          <w:iCs/>
          <w:sz w:val="26"/>
          <w:szCs w:val="26"/>
        </w:rPr>
      </w:pPr>
      <w:r w:rsidRPr="00E22E2C">
        <w:rPr>
          <w:rFonts w:ascii="CordiaUPC" w:eastAsia="Times New Roman" w:hAnsi="CordiaUPC" w:cs="CordiaUPC" w:hint="cs"/>
          <w:b/>
          <w:bCs/>
          <w:i/>
          <w:iCs/>
          <w:sz w:val="26"/>
          <w:szCs w:val="26"/>
        </w:rPr>
        <w:br w:type="page"/>
      </w:r>
    </w:p>
    <w:tbl>
      <w:tblPr>
        <w:tblW w:w="9569" w:type="dxa"/>
        <w:tblInd w:w="450" w:type="dxa"/>
        <w:tblLayout w:type="fixed"/>
        <w:tblCellMar>
          <w:left w:w="79" w:type="dxa"/>
          <w:right w:w="79" w:type="dxa"/>
        </w:tblCellMar>
        <w:tblLook w:val="0000" w:firstRow="0" w:lastRow="0" w:firstColumn="0" w:lastColumn="0" w:noHBand="0" w:noVBand="0"/>
      </w:tblPr>
      <w:tblGrid>
        <w:gridCol w:w="2970"/>
        <w:gridCol w:w="540"/>
        <w:gridCol w:w="408"/>
        <w:gridCol w:w="178"/>
        <w:gridCol w:w="947"/>
        <w:gridCol w:w="178"/>
        <w:gridCol w:w="943"/>
        <w:gridCol w:w="178"/>
        <w:gridCol w:w="947"/>
        <w:gridCol w:w="178"/>
        <w:gridCol w:w="30"/>
        <w:gridCol w:w="873"/>
        <w:gridCol w:w="180"/>
        <w:gridCol w:w="1019"/>
      </w:tblGrid>
      <w:tr w:rsidR="00E22E2C" w:rsidRPr="00E22E2C" w14:paraId="0D357F4C" w14:textId="77777777" w:rsidTr="00370BDA">
        <w:trPr>
          <w:cantSplit/>
        </w:trPr>
        <w:tc>
          <w:tcPr>
            <w:tcW w:w="2970" w:type="dxa"/>
          </w:tcPr>
          <w:p w14:paraId="3AB90E9E" w14:textId="77777777" w:rsidR="00E22E2C" w:rsidRPr="00E22E2C" w:rsidRDefault="00E22E2C" w:rsidP="00E22E2C">
            <w:pPr>
              <w:spacing w:line="240" w:lineRule="exact"/>
              <w:rPr>
                <w:rFonts w:ascii="CordiaUPC" w:eastAsia="Times New Roman" w:hAnsi="CordiaUPC" w:cs="CordiaUPC"/>
                <w:b/>
                <w:bCs/>
                <w:color w:val="0000FF"/>
                <w:sz w:val="26"/>
                <w:szCs w:val="26"/>
                <w:lang w:bidi="th-TH"/>
              </w:rPr>
            </w:pPr>
          </w:p>
        </w:tc>
        <w:tc>
          <w:tcPr>
            <w:tcW w:w="6599" w:type="dxa"/>
            <w:gridSpan w:val="13"/>
          </w:tcPr>
          <w:p w14:paraId="68728A6E" w14:textId="77777777"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b/>
                <w:bCs/>
                <w:sz w:val="26"/>
                <w:szCs w:val="26"/>
              </w:rPr>
              <w:t>Bank only</w:t>
            </w:r>
          </w:p>
        </w:tc>
      </w:tr>
      <w:tr w:rsidR="00473896" w:rsidRPr="00E22E2C" w14:paraId="1E1E8C70" w14:textId="77777777" w:rsidTr="00473896">
        <w:trPr>
          <w:cantSplit/>
        </w:trPr>
        <w:tc>
          <w:tcPr>
            <w:tcW w:w="3510" w:type="dxa"/>
            <w:gridSpan w:val="2"/>
          </w:tcPr>
          <w:p w14:paraId="7D132690" w14:textId="0503055E" w:rsidR="00473896" w:rsidRPr="00E22E2C" w:rsidRDefault="00473896" w:rsidP="00473896">
            <w:pPr>
              <w:spacing w:line="240" w:lineRule="exact"/>
              <w:ind w:left="281" w:hanging="270"/>
              <w:rPr>
                <w:rFonts w:ascii="CordiaUPC" w:eastAsia="Times New Roman" w:hAnsi="CordiaUPC" w:cs="CordiaUPC"/>
                <w:sz w:val="26"/>
                <w:szCs w:val="26"/>
              </w:rPr>
            </w:pPr>
            <w:r>
              <w:rPr>
                <w:rFonts w:ascii="CordiaUPC" w:eastAsia="Times New Roman" w:hAnsi="CordiaUPC" w:cs="CordiaUPC"/>
                <w:b/>
                <w:bCs/>
                <w:i/>
                <w:iCs/>
                <w:sz w:val="26"/>
                <w:szCs w:val="26"/>
                <w:lang w:val="en-US"/>
              </w:rPr>
              <w:t>For the t</w:t>
            </w:r>
            <w:r w:rsidRPr="00473896">
              <w:rPr>
                <w:rFonts w:ascii="CordiaUPC" w:eastAsia="Times New Roman" w:hAnsi="CordiaUPC" w:cs="CordiaUPC" w:hint="cs"/>
                <w:b/>
                <w:bCs/>
                <w:i/>
                <w:iCs/>
                <w:sz w:val="26"/>
                <w:szCs w:val="26"/>
                <w:lang w:val="en-US"/>
              </w:rPr>
              <w:t>hree-month periods ended 30 June</w:t>
            </w:r>
          </w:p>
        </w:tc>
        <w:tc>
          <w:tcPr>
            <w:tcW w:w="2654" w:type="dxa"/>
            <w:gridSpan w:val="5"/>
            <w:vAlign w:val="bottom"/>
          </w:tcPr>
          <w:p w14:paraId="24B652E6" w14:textId="68D2E117" w:rsidR="00473896" w:rsidRPr="00E22E2C" w:rsidRDefault="00473896" w:rsidP="00473896">
            <w:pPr>
              <w:spacing w:line="240" w:lineRule="exact"/>
              <w:ind w:left="-79" w:right="-79"/>
              <w:rPr>
                <w:rFonts w:ascii="CordiaUPC" w:eastAsia="Times New Roman" w:hAnsi="CordiaUPC" w:cs="CordiaUPC"/>
                <w:sz w:val="26"/>
                <w:szCs w:val="26"/>
              </w:rPr>
            </w:pPr>
            <w:r>
              <w:rPr>
                <w:rFonts w:ascii="CordiaUPC" w:eastAsia="Times New Roman" w:hAnsi="CordiaUPC" w:cs="CordiaUPC"/>
                <w:sz w:val="26"/>
                <w:szCs w:val="26"/>
              </w:rPr>
              <w:t xml:space="preserve">                   </w:t>
            </w: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vAlign w:val="bottom"/>
          </w:tcPr>
          <w:p w14:paraId="01970EE3" w14:textId="77777777" w:rsidR="00473896" w:rsidRPr="00E22E2C" w:rsidRDefault="00473896" w:rsidP="00E22E2C">
            <w:pPr>
              <w:spacing w:line="240" w:lineRule="exact"/>
              <w:ind w:left="-79" w:right="-79"/>
              <w:jc w:val="center"/>
              <w:rPr>
                <w:rFonts w:ascii="CordiaUPC" w:eastAsia="Times New Roman" w:hAnsi="CordiaUPC" w:cs="CordiaUPC"/>
                <w:sz w:val="26"/>
                <w:szCs w:val="26"/>
              </w:rPr>
            </w:pPr>
          </w:p>
        </w:tc>
        <w:tc>
          <w:tcPr>
            <w:tcW w:w="3227" w:type="dxa"/>
            <w:gridSpan w:val="6"/>
            <w:vAlign w:val="bottom"/>
          </w:tcPr>
          <w:p w14:paraId="1B22B8F7" w14:textId="274FB8E9" w:rsidR="00473896" w:rsidRPr="00E22E2C" w:rsidRDefault="00473896" w:rsidP="00E22E2C">
            <w:pPr>
              <w:spacing w:line="240" w:lineRule="exact"/>
              <w:ind w:left="-79" w:right="-79"/>
              <w:jc w:val="center"/>
              <w:rPr>
                <w:rFonts w:ascii="CordiaUPC" w:eastAsia="Times New Roman" w:hAnsi="CordiaUPC" w:cs="CordiaUPC"/>
                <w:sz w:val="26"/>
                <w:szCs w:val="26"/>
                <w:cs/>
                <w:lang w:bidi="th-TH"/>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r>
      <w:tr w:rsidR="00E22E2C" w:rsidRPr="00E22E2C" w14:paraId="4EDB9651" w14:textId="77777777" w:rsidTr="00370BDA">
        <w:trPr>
          <w:cantSplit/>
        </w:trPr>
        <w:tc>
          <w:tcPr>
            <w:tcW w:w="2970" w:type="dxa"/>
          </w:tcPr>
          <w:p w14:paraId="14FE6637"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7EA40CA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76875659"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4108828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r w:rsidRPr="00E22E2C" w:rsidDel="00C04A42">
              <w:rPr>
                <w:rFonts w:ascii="CordiaUPC" w:eastAsia="Times New Roman" w:hAnsi="CordiaUPC" w:cs="CordiaUPC" w:hint="cs"/>
                <w:sz w:val="26"/>
                <w:szCs w:val="26"/>
              </w:rPr>
              <w:t xml:space="preserve"> </w:t>
            </w:r>
          </w:p>
        </w:tc>
        <w:tc>
          <w:tcPr>
            <w:tcW w:w="178" w:type="dxa"/>
          </w:tcPr>
          <w:p w14:paraId="7E853C8D"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3" w:type="dxa"/>
          </w:tcPr>
          <w:p w14:paraId="5870EB8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7F0963A6"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2640D8E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20CF0598"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03" w:type="dxa"/>
            <w:gridSpan w:val="2"/>
          </w:tcPr>
          <w:p w14:paraId="4116579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80" w:type="dxa"/>
          </w:tcPr>
          <w:p w14:paraId="112BC8C7"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1019" w:type="dxa"/>
          </w:tcPr>
          <w:p w14:paraId="57C22A3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r>
      <w:tr w:rsidR="00E22E2C" w:rsidRPr="00E22E2C" w14:paraId="2ABFE8B6" w14:textId="77777777" w:rsidTr="00370BDA">
        <w:trPr>
          <w:cantSplit/>
        </w:trPr>
        <w:tc>
          <w:tcPr>
            <w:tcW w:w="2970" w:type="dxa"/>
          </w:tcPr>
          <w:p w14:paraId="59227CB0"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1B164EE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41DE6530"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0BDCB7C9"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2D83493A"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3" w:type="dxa"/>
          </w:tcPr>
          <w:p w14:paraId="209CFA2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c>
          <w:tcPr>
            <w:tcW w:w="178" w:type="dxa"/>
          </w:tcPr>
          <w:p w14:paraId="413694D2"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65F81B85"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7A44B858"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03" w:type="dxa"/>
            <w:gridSpan w:val="2"/>
          </w:tcPr>
          <w:p w14:paraId="396111EA"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80" w:type="dxa"/>
          </w:tcPr>
          <w:p w14:paraId="5BF900EB"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1019" w:type="dxa"/>
          </w:tcPr>
          <w:p w14:paraId="7AA51913"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r>
      <w:tr w:rsidR="00E22E2C" w:rsidRPr="00E22E2C" w14:paraId="74417DDE" w14:textId="77777777" w:rsidTr="00370BDA">
        <w:trPr>
          <w:cantSplit/>
        </w:trPr>
        <w:tc>
          <w:tcPr>
            <w:tcW w:w="2970" w:type="dxa"/>
          </w:tcPr>
          <w:p w14:paraId="1F4F5CDF"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42AA86D1"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2302D56C"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3EC24D60"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r w:rsidRPr="00E22E2C" w:rsidDel="00C04A42">
              <w:rPr>
                <w:rFonts w:ascii="CordiaUPC" w:eastAsia="Times New Roman" w:hAnsi="CordiaUPC" w:cs="CordiaUPC" w:hint="cs"/>
                <w:sz w:val="26"/>
                <w:szCs w:val="26"/>
              </w:rPr>
              <w:t xml:space="preserve"> </w:t>
            </w:r>
          </w:p>
        </w:tc>
        <w:tc>
          <w:tcPr>
            <w:tcW w:w="178" w:type="dxa"/>
          </w:tcPr>
          <w:p w14:paraId="3F1F3E1B"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3" w:type="dxa"/>
          </w:tcPr>
          <w:p w14:paraId="2C9E70AB"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55552850"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3EF856E2"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582A036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03" w:type="dxa"/>
            <w:gridSpan w:val="2"/>
          </w:tcPr>
          <w:p w14:paraId="5ED258F1"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p>
        </w:tc>
        <w:tc>
          <w:tcPr>
            <w:tcW w:w="180" w:type="dxa"/>
          </w:tcPr>
          <w:p w14:paraId="46AB086A"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1019" w:type="dxa"/>
          </w:tcPr>
          <w:p w14:paraId="2A6EB5C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r>
      <w:tr w:rsidR="00E22E2C" w:rsidRPr="00E22E2C" w14:paraId="60D20F13" w14:textId="77777777" w:rsidTr="00370BDA">
        <w:trPr>
          <w:cantSplit/>
        </w:trPr>
        <w:tc>
          <w:tcPr>
            <w:tcW w:w="2970" w:type="dxa"/>
          </w:tcPr>
          <w:p w14:paraId="0F86AC48" w14:textId="77777777" w:rsidR="00E22E2C" w:rsidRPr="00E22E2C" w:rsidRDefault="00E22E2C" w:rsidP="00E22E2C">
            <w:pPr>
              <w:spacing w:line="240" w:lineRule="exact"/>
              <w:rPr>
                <w:rFonts w:ascii="CordiaUPC" w:eastAsia="Times New Roman" w:hAnsi="CordiaUPC" w:cs="CordiaUPC"/>
                <w:sz w:val="26"/>
                <w:szCs w:val="26"/>
              </w:rPr>
            </w:pPr>
          </w:p>
        </w:tc>
        <w:tc>
          <w:tcPr>
            <w:tcW w:w="6599" w:type="dxa"/>
            <w:gridSpan w:val="13"/>
          </w:tcPr>
          <w:p w14:paraId="3C8BF8BC" w14:textId="77777777"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i/>
                <w:iCs/>
                <w:sz w:val="26"/>
                <w:szCs w:val="26"/>
              </w:rPr>
              <w:t>(in million Baht)</w:t>
            </w:r>
          </w:p>
        </w:tc>
      </w:tr>
      <w:tr w:rsidR="00E22E2C" w:rsidRPr="00E22E2C" w14:paraId="0E8D28A0" w14:textId="77777777" w:rsidTr="00370BDA">
        <w:trPr>
          <w:cantSplit/>
        </w:trPr>
        <w:tc>
          <w:tcPr>
            <w:tcW w:w="2970" w:type="dxa"/>
          </w:tcPr>
          <w:p w14:paraId="75993061"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Investments</w:t>
            </w:r>
          </w:p>
        </w:tc>
        <w:tc>
          <w:tcPr>
            <w:tcW w:w="948" w:type="dxa"/>
            <w:gridSpan w:val="2"/>
            <w:vAlign w:val="bottom"/>
          </w:tcPr>
          <w:p w14:paraId="10E1E956" w14:textId="6E4C99E8" w:rsidR="00E22E2C" w:rsidRPr="00E22E2C" w:rsidRDefault="000A3646" w:rsidP="00E22E2C">
            <w:pPr>
              <w:tabs>
                <w:tab w:val="decimal" w:pos="672"/>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21</w:t>
            </w:r>
          </w:p>
        </w:tc>
        <w:tc>
          <w:tcPr>
            <w:tcW w:w="178" w:type="dxa"/>
            <w:vAlign w:val="bottom"/>
          </w:tcPr>
          <w:p w14:paraId="45C13187"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1F95E51B" w14:textId="4C022E43" w:rsidR="00E22E2C" w:rsidRPr="00E22E2C" w:rsidRDefault="000A3646" w:rsidP="00E22E2C">
            <w:pPr>
              <w:tabs>
                <w:tab w:val="decimal" w:pos="716"/>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(4)</w:t>
            </w:r>
          </w:p>
        </w:tc>
        <w:tc>
          <w:tcPr>
            <w:tcW w:w="178" w:type="dxa"/>
            <w:vAlign w:val="bottom"/>
          </w:tcPr>
          <w:p w14:paraId="54830736"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3" w:type="dxa"/>
            <w:vAlign w:val="bottom"/>
          </w:tcPr>
          <w:p w14:paraId="41B88A9E" w14:textId="4410B5E1" w:rsidR="00E22E2C" w:rsidRPr="00E22E2C" w:rsidRDefault="000A3646" w:rsidP="00E22E2C">
            <w:pPr>
              <w:tabs>
                <w:tab w:val="decimal" w:pos="67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17</w:t>
            </w:r>
          </w:p>
        </w:tc>
        <w:tc>
          <w:tcPr>
            <w:tcW w:w="178" w:type="dxa"/>
            <w:vAlign w:val="bottom"/>
          </w:tcPr>
          <w:p w14:paraId="5FAAADBB"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31D7D313" w14:textId="674CB453" w:rsidR="00E22E2C" w:rsidRPr="00E22E2C" w:rsidRDefault="00E22E2C" w:rsidP="00E22E2C">
            <w:pPr>
              <w:tabs>
                <w:tab w:val="decimal" w:pos="672"/>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72</w:t>
            </w:r>
          </w:p>
        </w:tc>
        <w:tc>
          <w:tcPr>
            <w:tcW w:w="208" w:type="dxa"/>
            <w:gridSpan w:val="2"/>
            <w:vAlign w:val="bottom"/>
          </w:tcPr>
          <w:p w14:paraId="3FC94835"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873" w:type="dxa"/>
            <w:vAlign w:val="bottom"/>
          </w:tcPr>
          <w:p w14:paraId="27E3FDF6" w14:textId="3E7AC23F" w:rsidR="00E22E2C" w:rsidRPr="00E22E2C" w:rsidRDefault="00E22E2C" w:rsidP="00E22E2C">
            <w:pPr>
              <w:tabs>
                <w:tab w:val="decimal" w:pos="716"/>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(14)</w:t>
            </w:r>
          </w:p>
        </w:tc>
        <w:tc>
          <w:tcPr>
            <w:tcW w:w="180" w:type="dxa"/>
            <w:vAlign w:val="bottom"/>
          </w:tcPr>
          <w:p w14:paraId="70927EA3"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1019" w:type="dxa"/>
            <w:vAlign w:val="bottom"/>
          </w:tcPr>
          <w:p w14:paraId="3F111CDD" w14:textId="2BCEE84B" w:rsidR="00E22E2C" w:rsidRPr="00E22E2C" w:rsidRDefault="00E22E2C" w:rsidP="00E22E2C">
            <w:pPr>
              <w:tabs>
                <w:tab w:val="decimal" w:pos="67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58</w:t>
            </w:r>
          </w:p>
        </w:tc>
      </w:tr>
      <w:tr w:rsidR="00E22E2C" w:rsidRPr="00E22E2C" w14:paraId="56933CD1" w14:textId="77777777" w:rsidTr="00370BDA">
        <w:trPr>
          <w:cantSplit/>
        </w:trPr>
        <w:tc>
          <w:tcPr>
            <w:tcW w:w="2970" w:type="dxa"/>
          </w:tcPr>
          <w:p w14:paraId="585C2989"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Premises and equipment</w:t>
            </w:r>
          </w:p>
        </w:tc>
        <w:tc>
          <w:tcPr>
            <w:tcW w:w="948" w:type="dxa"/>
            <w:gridSpan w:val="2"/>
            <w:vAlign w:val="bottom"/>
          </w:tcPr>
          <w:p w14:paraId="62B25B70" w14:textId="3581E09C" w:rsidR="00E22E2C" w:rsidRPr="00E22E2C" w:rsidRDefault="000A3646" w:rsidP="00E22E2C">
            <w:pPr>
              <w:tabs>
                <w:tab w:val="decimal" w:pos="672"/>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(11)</w:t>
            </w:r>
          </w:p>
        </w:tc>
        <w:tc>
          <w:tcPr>
            <w:tcW w:w="178" w:type="dxa"/>
            <w:vAlign w:val="bottom"/>
          </w:tcPr>
          <w:p w14:paraId="6F6ABC63"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6CCA26F6" w14:textId="0AB59084" w:rsidR="00E22E2C" w:rsidRPr="00E22E2C" w:rsidRDefault="000A3646" w:rsidP="00E22E2C">
            <w:pPr>
              <w:tabs>
                <w:tab w:val="decimal" w:pos="716"/>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w:t>
            </w:r>
          </w:p>
        </w:tc>
        <w:tc>
          <w:tcPr>
            <w:tcW w:w="178" w:type="dxa"/>
            <w:vAlign w:val="bottom"/>
          </w:tcPr>
          <w:p w14:paraId="22459518"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3" w:type="dxa"/>
            <w:vAlign w:val="bottom"/>
          </w:tcPr>
          <w:p w14:paraId="62757895" w14:textId="616DA9F0" w:rsidR="00E22E2C" w:rsidRPr="00E22E2C" w:rsidRDefault="000A3646" w:rsidP="00E22E2C">
            <w:pPr>
              <w:tabs>
                <w:tab w:val="decimal" w:pos="67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(9)</w:t>
            </w:r>
          </w:p>
        </w:tc>
        <w:tc>
          <w:tcPr>
            <w:tcW w:w="178" w:type="dxa"/>
            <w:vAlign w:val="bottom"/>
          </w:tcPr>
          <w:p w14:paraId="4F9FD52E"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41C21283" w14:textId="3FC97C49" w:rsidR="00E22E2C" w:rsidRPr="00E22E2C" w:rsidRDefault="00E22E2C" w:rsidP="00E22E2C">
            <w:pPr>
              <w:tabs>
                <w:tab w:val="decimal" w:pos="672"/>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(85)</w:t>
            </w:r>
          </w:p>
        </w:tc>
        <w:tc>
          <w:tcPr>
            <w:tcW w:w="208" w:type="dxa"/>
            <w:gridSpan w:val="2"/>
            <w:vAlign w:val="bottom"/>
          </w:tcPr>
          <w:p w14:paraId="4D4D0C66"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873" w:type="dxa"/>
            <w:vAlign w:val="bottom"/>
          </w:tcPr>
          <w:p w14:paraId="1FE1729C" w14:textId="51A7D98E" w:rsidR="00E22E2C" w:rsidRPr="00E22E2C" w:rsidRDefault="00E22E2C" w:rsidP="00E22E2C">
            <w:pPr>
              <w:tabs>
                <w:tab w:val="decimal" w:pos="716"/>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17</w:t>
            </w:r>
          </w:p>
        </w:tc>
        <w:tc>
          <w:tcPr>
            <w:tcW w:w="180" w:type="dxa"/>
            <w:vAlign w:val="bottom"/>
          </w:tcPr>
          <w:p w14:paraId="26F67E13"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1019" w:type="dxa"/>
            <w:vAlign w:val="bottom"/>
          </w:tcPr>
          <w:p w14:paraId="594F699B" w14:textId="761FA880" w:rsidR="00E22E2C" w:rsidRPr="00E22E2C" w:rsidRDefault="00E22E2C" w:rsidP="00E22E2C">
            <w:pPr>
              <w:tabs>
                <w:tab w:val="decimal" w:pos="67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(68)</w:t>
            </w:r>
          </w:p>
        </w:tc>
      </w:tr>
      <w:tr w:rsidR="00E22E2C" w:rsidRPr="00E22E2C" w14:paraId="51D6CFF3" w14:textId="77777777" w:rsidTr="00370BDA">
        <w:trPr>
          <w:cantSplit/>
        </w:trPr>
        <w:tc>
          <w:tcPr>
            <w:tcW w:w="2970" w:type="dxa"/>
          </w:tcPr>
          <w:p w14:paraId="69911223"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Provisions for employee benefits</w:t>
            </w:r>
          </w:p>
        </w:tc>
        <w:tc>
          <w:tcPr>
            <w:tcW w:w="948" w:type="dxa"/>
            <w:gridSpan w:val="2"/>
            <w:vAlign w:val="bottom"/>
          </w:tcPr>
          <w:p w14:paraId="7D71BE59" w14:textId="04953201" w:rsidR="00E22E2C" w:rsidRPr="00E22E2C" w:rsidRDefault="000A3646" w:rsidP="00E22E2C">
            <w:pPr>
              <w:tabs>
                <w:tab w:val="decimal" w:pos="672"/>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(54)</w:t>
            </w:r>
          </w:p>
        </w:tc>
        <w:tc>
          <w:tcPr>
            <w:tcW w:w="178" w:type="dxa"/>
            <w:vAlign w:val="bottom"/>
          </w:tcPr>
          <w:p w14:paraId="0FA06348"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170D79E1" w14:textId="2E153519" w:rsidR="00E22E2C" w:rsidRPr="00E22E2C" w:rsidRDefault="000A3646" w:rsidP="00E22E2C">
            <w:pPr>
              <w:tabs>
                <w:tab w:val="decimal" w:pos="716"/>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11</w:t>
            </w:r>
          </w:p>
        </w:tc>
        <w:tc>
          <w:tcPr>
            <w:tcW w:w="178" w:type="dxa"/>
            <w:vAlign w:val="bottom"/>
          </w:tcPr>
          <w:p w14:paraId="7B097378"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3" w:type="dxa"/>
            <w:vAlign w:val="bottom"/>
          </w:tcPr>
          <w:p w14:paraId="349FAE6B" w14:textId="573C30B9" w:rsidR="00E22E2C" w:rsidRPr="00E22E2C" w:rsidRDefault="000A3646" w:rsidP="00E22E2C">
            <w:pPr>
              <w:tabs>
                <w:tab w:val="decimal" w:pos="67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(43)</w:t>
            </w:r>
          </w:p>
        </w:tc>
        <w:tc>
          <w:tcPr>
            <w:tcW w:w="178" w:type="dxa"/>
            <w:vAlign w:val="bottom"/>
          </w:tcPr>
          <w:p w14:paraId="6CF30108"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vAlign w:val="bottom"/>
          </w:tcPr>
          <w:p w14:paraId="417B78A8" w14:textId="30AF5EA9" w:rsidR="00E22E2C" w:rsidRPr="00E22E2C" w:rsidRDefault="00E22E2C" w:rsidP="00E22E2C">
            <w:pPr>
              <w:tabs>
                <w:tab w:val="decimal" w:pos="672"/>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(33)</w:t>
            </w:r>
          </w:p>
        </w:tc>
        <w:tc>
          <w:tcPr>
            <w:tcW w:w="208" w:type="dxa"/>
            <w:gridSpan w:val="2"/>
            <w:vAlign w:val="bottom"/>
          </w:tcPr>
          <w:p w14:paraId="38D09C79"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873" w:type="dxa"/>
            <w:vAlign w:val="bottom"/>
          </w:tcPr>
          <w:p w14:paraId="360FA6D3" w14:textId="764E9B40" w:rsidR="00E22E2C" w:rsidRPr="00E22E2C" w:rsidRDefault="00E22E2C" w:rsidP="00E22E2C">
            <w:pPr>
              <w:tabs>
                <w:tab w:val="decimal" w:pos="716"/>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7</w:t>
            </w:r>
          </w:p>
        </w:tc>
        <w:tc>
          <w:tcPr>
            <w:tcW w:w="180" w:type="dxa"/>
            <w:vAlign w:val="bottom"/>
          </w:tcPr>
          <w:p w14:paraId="117FB077"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1019" w:type="dxa"/>
            <w:vAlign w:val="bottom"/>
          </w:tcPr>
          <w:p w14:paraId="6AA18777" w14:textId="5DAD2445" w:rsidR="00E22E2C" w:rsidRPr="00E22E2C" w:rsidRDefault="00E22E2C" w:rsidP="00E22E2C">
            <w:pPr>
              <w:tabs>
                <w:tab w:val="decimal" w:pos="67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(26)</w:t>
            </w:r>
          </w:p>
        </w:tc>
      </w:tr>
      <w:tr w:rsidR="00E22E2C" w:rsidRPr="00E22E2C" w14:paraId="0EE2DDCB" w14:textId="77777777" w:rsidTr="00370BDA">
        <w:trPr>
          <w:cantSplit/>
        </w:trPr>
        <w:tc>
          <w:tcPr>
            <w:tcW w:w="2970" w:type="dxa"/>
          </w:tcPr>
          <w:p w14:paraId="38F47073"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Others</w:t>
            </w:r>
          </w:p>
        </w:tc>
        <w:tc>
          <w:tcPr>
            <w:tcW w:w="948" w:type="dxa"/>
            <w:gridSpan w:val="2"/>
            <w:tcBorders>
              <w:bottom w:val="single" w:sz="4" w:space="0" w:color="auto"/>
            </w:tcBorders>
            <w:vAlign w:val="bottom"/>
          </w:tcPr>
          <w:p w14:paraId="148AB715" w14:textId="26F58FC3" w:rsidR="00E22E2C" w:rsidRPr="00E22E2C" w:rsidRDefault="000A3646" w:rsidP="00E22E2C">
            <w:pPr>
              <w:tabs>
                <w:tab w:val="decimal" w:pos="672"/>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(28)</w:t>
            </w:r>
          </w:p>
        </w:tc>
        <w:tc>
          <w:tcPr>
            <w:tcW w:w="178" w:type="dxa"/>
            <w:vAlign w:val="bottom"/>
          </w:tcPr>
          <w:p w14:paraId="289E6929"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tcBorders>
              <w:bottom w:val="single" w:sz="4" w:space="0" w:color="auto"/>
            </w:tcBorders>
            <w:vAlign w:val="bottom"/>
          </w:tcPr>
          <w:p w14:paraId="60351D23" w14:textId="7EA2C457" w:rsidR="00E22E2C" w:rsidRPr="00E22E2C" w:rsidRDefault="000A3646" w:rsidP="00E22E2C">
            <w:pPr>
              <w:tabs>
                <w:tab w:val="decimal" w:pos="716"/>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6</w:t>
            </w:r>
          </w:p>
        </w:tc>
        <w:tc>
          <w:tcPr>
            <w:tcW w:w="178" w:type="dxa"/>
            <w:vAlign w:val="bottom"/>
          </w:tcPr>
          <w:p w14:paraId="70ABC059"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3" w:type="dxa"/>
            <w:tcBorders>
              <w:bottom w:val="single" w:sz="4" w:space="0" w:color="auto"/>
            </w:tcBorders>
            <w:vAlign w:val="bottom"/>
          </w:tcPr>
          <w:p w14:paraId="07FF011C" w14:textId="5E33645D" w:rsidR="00E22E2C" w:rsidRPr="00E22E2C" w:rsidRDefault="000A3646" w:rsidP="00E22E2C">
            <w:pPr>
              <w:tabs>
                <w:tab w:val="decimal" w:pos="67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(22)</w:t>
            </w:r>
          </w:p>
        </w:tc>
        <w:tc>
          <w:tcPr>
            <w:tcW w:w="178" w:type="dxa"/>
            <w:vAlign w:val="bottom"/>
          </w:tcPr>
          <w:p w14:paraId="5CDA3C81"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947" w:type="dxa"/>
            <w:tcBorders>
              <w:bottom w:val="single" w:sz="4" w:space="0" w:color="auto"/>
            </w:tcBorders>
            <w:vAlign w:val="bottom"/>
          </w:tcPr>
          <w:p w14:paraId="3B4FF695" w14:textId="206C6804" w:rsidR="00E22E2C" w:rsidRPr="00E22E2C" w:rsidRDefault="00E22E2C" w:rsidP="00E22E2C">
            <w:pPr>
              <w:tabs>
                <w:tab w:val="decimal" w:pos="672"/>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(51)</w:t>
            </w:r>
          </w:p>
        </w:tc>
        <w:tc>
          <w:tcPr>
            <w:tcW w:w="208" w:type="dxa"/>
            <w:gridSpan w:val="2"/>
            <w:vAlign w:val="bottom"/>
          </w:tcPr>
          <w:p w14:paraId="05B3842E"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873" w:type="dxa"/>
            <w:tcBorders>
              <w:bottom w:val="single" w:sz="4" w:space="0" w:color="auto"/>
            </w:tcBorders>
            <w:vAlign w:val="bottom"/>
          </w:tcPr>
          <w:p w14:paraId="52E28837" w14:textId="005D872D" w:rsidR="00E22E2C" w:rsidRPr="00E22E2C" w:rsidRDefault="00E22E2C" w:rsidP="00E22E2C">
            <w:pPr>
              <w:tabs>
                <w:tab w:val="decimal" w:pos="716"/>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10</w:t>
            </w:r>
          </w:p>
        </w:tc>
        <w:tc>
          <w:tcPr>
            <w:tcW w:w="180" w:type="dxa"/>
            <w:vAlign w:val="bottom"/>
          </w:tcPr>
          <w:p w14:paraId="579085F6" w14:textId="77777777" w:rsidR="00E22E2C" w:rsidRPr="00E22E2C" w:rsidRDefault="00E22E2C" w:rsidP="00E22E2C">
            <w:pPr>
              <w:tabs>
                <w:tab w:val="decimal" w:pos="821"/>
              </w:tabs>
              <w:spacing w:line="240" w:lineRule="exact"/>
              <w:ind w:right="11"/>
              <w:rPr>
                <w:rFonts w:ascii="CordiaUPC" w:eastAsia="Times New Roman" w:hAnsi="CordiaUPC" w:cs="CordiaUPC"/>
                <w:sz w:val="26"/>
                <w:szCs w:val="26"/>
              </w:rPr>
            </w:pPr>
          </w:p>
        </w:tc>
        <w:tc>
          <w:tcPr>
            <w:tcW w:w="1019" w:type="dxa"/>
            <w:tcBorders>
              <w:bottom w:val="single" w:sz="4" w:space="0" w:color="auto"/>
            </w:tcBorders>
            <w:vAlign w:val="bottom"/>
          </w:tcPr>
          <w:p w14:paraId="5E70225B" w14:textId="6497EB41" w:rsidR="00E22E2C" w:rsidRPr="00E22E2C" w:rsidRDefault="00E22E2C" w:rsidP="00E22E2C">
            <w:pPr>
              <w:tabs>
                <w:tab w:val="decimal" w:pos="671"/>
              </w:tabs>
              <w:spacing w:line="240" w:lineRule="exact"/>
              <w:ind w:right="11"/>
              <w:rPr>
                <w:rFonts w:ascii="CordiaUPC" w:eastAsia="Times New Roman" w:hAnsi="CordiaUPC" w:cs="CordiaUPC"/>
                <w:sz w:val="26"/>
                <w:szCs w:val="26"/>
              </w:rPr>
            </w:pPr>
            <w:r w:rsidRPr="00E22E2C">
              <w:rPr>
                <w:rFonts w:ascii="CordiaUPC" w:eastAsia="Times New Roman" w:hAnsi="CordiaUPC" w:cs="CordiaUPC" w:hint="cs"/>
                <w:sz w:val="26"/>
                <w:szCs w:val="26"/>
              </w:rPr>
              <w:t>(41)</w:t>
            </w:r>
          </w:p>
        </w:tc>
      </w:tr>
      <w:tr w:rsidR="00E22E2C" w:rsidRPr="00E22E2C" w14:paraId="6C97F96E" w14:textId="77777777" w:rsidTr="00370BDA">
        <w:trPr>
          <w:cantSplit/>
        </w:trPr>
        <w:tc>
          <w:tcPr>
            <w:tcW w:w="2970" w:type="dxa"/>
          </w:tcPr>
          <w:p w14:paraId="30637B54" w14:textId="77777777" w:rsidR="00E22E2C" w:rsidRPr="00E22E2C" w:rsidRDefault="00E22E2C" w:rsidP="00E22E2C">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Total</w:t>
            </w:r>
          </w:p>
        </w:tc>
        <w:tc>
          <w:tcPr>
            <w:tcW w:w="948" w:type="dxa"/>
            <w:gridSpan w:val="2"/>
            <w:tcBorders>
              <w:top w:val="single" w:sz="4" w:space="0" w:color="auto"/>
              <w:bottom w:val="double" w:sz="4" w:space="0" w:color="auto"/>
            </w:tcBorders>
          </w:tcPr>
          <w:p w14:paraId="737F2366" w14:textId="441A4982" w:rsidR="00E22E2C" w:rsidRPr="00E22E2C" w:rsidRDefault="000A3646" w:rsidP="00E22E2C">
            <w:pPr>
              <w:tabs>
                <w:tab w:val="decimal" w:pos="672"/>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(72)</w:t>
            </w:r>
          </w:p>
        </w:tc>
        <w:tc>
          <w:tcPr>
            <w:tcW w:w="178" w:type="dxa"/>
          </w:tcPr>
          <w:p w14:paraId="6F7DF0BF"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4D89B06B" w14:textId="2271C2D0" w:rsidR="00E22E2C" w:rsidRPr="00E22E2C" w:rsidRDefault="000A3646" w:rsidP="00E22E2C">
            <w:pPr>
              <w:tabs>
                <w:tab w:val="decimal" w:pos="716"/>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15</w:t>
            </w:r>
          </w:p>
        </w:tc>
        <w:tc>
          <w:tcPr>
            <w:tcW w:w="178" w:type="dxa"/>
          </w:tcPr>
          <w:p w14:paraId="3641DB67"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943" w:type="dxa"/>
            <w:tcBorders>
              <w:top w:val="single" w:sz="4" w:space="0" w:color="auto"/>
              <w:bottom w:val="double" w:sz="4" w:space="0" w:color="auto"/>
            </w:tcBorders>
          </w:tcPr>
          <w:p w14:paraId="178AD2CA" w14:textId="28E2C0B9" w:rsidR="00E22E2C" w:rsidRPr="00E22E2C" w:rsidRDefault="000A3646" w:rsidP="00E22E2C">
            <w:pPr>
              <w:tabs>
                <w:tab w:val="decimal" w:pos="67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(57)</w:t>
            </w:r>
          </w:p>
        </w:tc>
        <w:tc>
          <w:tcPr>
            <w:tcW w:w="178" w:type="dxa"/>
          </w:tcPr>
          <w:p w14:paraId="43C55717"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04AAE0AE" w14:textId="4691C5A8" w:rsidR="00E22E2C" w:rsidRPr="00E22E2C" w:rsidRDefault="00E22E2C" w:rsidP="00E22E2C">
            <w:pPr>
              <w:tabs>
                <w:tab w:val="decimal" w:pos="672"/>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(97)</w:t>
            </w:r>
          </w:p>
        </w:tc>
        <w:tc>
          <w:tcPr>
            <w:tcW w:w="208" w:type="dxa"/>
            <w:gridSpan w:val="2"/>
          </w:tcPr>
          <w:p w14:paraId="2A7A2617"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873" w:type="dxa"/>
            <w:tcBorders>
              <w:top w:val="single" w:sz="4" w:space="0" w:color="auto"/>
              <w:bottom w:val="double" w:sz="4" w:space="0" w:color="auto"/>
            </w:tcBorders>
          </w:tcPr>
          <w:p w14:paraId="2B1400A5" w14:textId="1E261EEE" w:rsidR="00E22E2C" w:rsidRPr="00E22E2C" w:rsidRDefault="00E22E2C" w:rsidP="00E22E2C">
            <w:pPr>
              <w:tabs>
                <w:tab w:val="decimal" w:pos="716"/>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20</w:t>
            </w:r>
          </w:p>
        </w:tc>
        <w:tc>
          <w:tcPr>
            <w:tcW w:w="180" w:type="dxa"/>
          </w:tcPr>
          <w:p w14:paraId="39698DF0" w14:textId="77777777" w:rsidR="00E22E2C" w:rsidRPr="00E22E2C" w:rsidRDefault="00E22E2C" w:rsidP="00E22E2C">
            <w:pPr>
              <w:tabs>
                <w:tab w:val="decimal" w:pos="821"/>
              </w:tabs>
              <w:spacing w:line="240" w:lineRule="exact"/>
              <w:ind w:right="11"/>
              <w:rPr>
                <w:rFonts w:ascii="CordiaUPC" w:eastAsia="Times New Roman" w:hAnsi="CordiaUPC" w:cs="CordiaUPC"/>
                <w:b/>
                <w:bCs/>
                <w:sz w:val="26"/>
                <w:szCs w:val="26"/>
              </w:rPr>
            </w:pPr>
          </w:p>
        </w:tc>
        <w:tc>
          <w:tcPr>
            <w:tcW w:w="1019" w:type="dxa"/>
            <w:tcBorders>
              <w:top w:val="single" w:sz="4" w:space="0" w:color="auto"/>
              <w:bottom w:val="double" w:sz="4" w:space="0" w:color="auto"/>
            </w:tcBorders>
          </w:tcPr>
          <w:p w14:paraId="2176FB6B" w14:textId="5BA9DF99" w:rsidR="00E22E2C" w:rsidRPr="00E22E2C" w:rsidRDefault="00E22E2C" w:rsidP="00E22E2C">
            <w:pPr>
              <w:tabs>
                <w:tab w:val="decimal" w:pos="671"/>
              </w:tabs>
              <w:spacing w:line="240" w:lineRule="exact"/>
              <w:ind w:right="11"/>
              <w:rPr>
                <w:rFonts w:ascii="CordiaUPC" w:eastAsia="Times New Roman" w:hAnsi="CordiaUPC" w:cs="CordiaUPC"/>
                <w:b/>
                <w:bCs/>
                <w:sz w:val="26"/>
                <w:szCs w:val="26"/>
              </w:rPr>
            </w:pPr>
            <w:r w:rsidRPr="00E22E2C">
              <w:rPr>
                <w:rFonts w:ascii="CordiaUPC" w:eastAsia="Times New Roman" w:hAnsi="CordiaUPC" w:cs="CordiaUPC" w:hint="cs"/>
                <w:b/>
                <w:bCs/>
                <w:sz w:val="26"/>
                <w:szCs w:val="26"/>
              </w:rPr>
              <w:t>(77)</w:t>
            </w:r>
          </w:p>
        </w:tc>
      </w:tr>
    </w:tbl>
    <w:p w14:paraId="1D48EEB1" w14:textId="77777777" w:rsidR="00E22E2C" w:rsidRPr="00E22E2C" w:rsidRDefault="00E22E2C" w:rsidP="00E22E2C">
      <w:pPr>
        <w:spacing w:line="240" w:lineRule="exact"/>
        <w:rPr>
          <w:rFonts w:ascii="CordiaUPC" w:eastAsia="Times New Roman" w:hAnsi="CordiaUPC" w:cs="CordiaUPC"/>
          <w:b/>
          <w:bCs/>
          <w:i/>
          <w:iCs/>
          <w:sz w:val="26"/>
          <w:szCs w:val="26"/>
        </w:rPr>
      </w:pPr>
    </w:p>
    <w:tbl>
      <w:tblPr>
        <w:tblW w:w="9543" w:type="dxa"/>
        <w:tblInd w:w="450" w:type="dxa"/>
        <w:tblLayout w:type="fixed"/>
        <w:tblCellMar>
          <w:left w:w="79" w:type="dxa"/>
          <w:right w:w="79" w:type="dxa"/>
        </w:tblCellMar>
        <w:tblLook w:val="0000" w:firstRow="0" w:lastRow="0" w:firstColumn="0" w:lastColumn="0" w:noHBand="0" w:noVBand="0"/>
      </w:tblPr>
      <w:tblGrid>
        <w:gridCol w:w="2969"/>
        <w:gridCol w:w="541"/>
        <w:gridCol w:w="407"/>
        <w:gridCol w:w="178"/>
        <w:gridCol w:w="946"/>
        <w:gridCol w:w="178"/>
        <w:gridCol w:w="946"/>
        <w:gridCol w:w="178"/>
        <w:gridCol w:w="946"/>
        <w:gridCol w:w="178"/>
        <w:gridCol w:w="904"/>
        <w:gridCol w:w="179"/>
        <w:gridCol w:w="993"/>
      </w:tblGrid>
      <w:tr w:rsidR="00E22E2C" w:rsidRPr="00E22E2C" w14:paraId="12573E83" w14:textId="77777777" w:rsidTr="00370BDA">
        <w:trPr>
          <w:cantSplit/>
        </w:trPr>
        <w:tc>
          <w:tcPr>
            <w:tcW w:w="2969" w:type="dxa"/>
          </w:tcPr>
          <w:p w14:paraId="11F9CE5A" w14:textId="77777777" w:rsidR="00E22E2C" w:rsidRPr="00E22E2C" w:rsidRDefault="00E22E2C" w:rsidP="00E22E2C">
            <w:pPr>
              <w:spacing w:line="240" w:lineRule="exact"/>
              <w:rPr>
                <w:rFonts w:ascii="CordiaUPC" w:eastAsia="Times New Roman" w:hAnsi="CordiaUPC" w:cs="CordiaUPC"/>
                <w:b/>
                <w:bCs/>
                <w:color w:val="0000FF"/>
                <w:sz w:val="26"/>
                <w:szCs w:val="26"/>
                <w:lang w:bidi="th-TH"/>
              </w:rPr>
            </w:pPr>
          </w:p>
        </w:tc>
        <w:tc>
          <w:tcPr>
            <w:tcW w:w="6574" w:type="dxa"/>
            <w:gridSpan w:val="12"/>
          </w:tcPr>
          <w:p w14:paraId="376E0233" w14:textId="77777777"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b/>
                <w:bCs/>
                <w:sz w:val="26"/>
                <w:szCs w:val="26"/>
              </w:rPr>
              <w:t>Consolidated</w:t>
            </w:r>
          </w:p>
        </w:tc>
      </w:tr>
      <w:tr w:rsidR="00473896" w:rsidRPr="00E22E2C" w14:paraId="44259A5B" w14:textId="77777777" w:rsidTr="001652CB">
        <w:trPr>
          <w:cantSplit/>
        </w:trPr>
        <w:tc>
          <w:tcPr>
            <w:tcW w:w="3510" w:type="dxa"/>
            <w:gridSpan w:val="2"/>
          </w:tcPr>
          <w:p w14:paraId="4FD0B276" w14:textId="16E298E6" w:rsidR="00473896" w:rsidRPr="00E22E2C" w:rsidRDefault="00473896" w:rsidP="00473896">
            <w:pPr>
              <w:spacing w:line="240" w:lineRule="exact"/>
              <w:ind w:right="11"/>
              <w:rPr>
                <w:rFonts w:ascii="CordiaUPC" w:eastAsia="Times New Roman" w:hAnsi="CordiaUPC" w:cs="CordiaUPC"/>
                <w:sz w:val="26"/>
                <w:szCs w:val="26"/>
                <w:lang w:val="en-US" w:bidi="th-TH"/>
              </w:rPr>
            </w:pPr>
            <w:r>
              <w:rPr>
                <w:rFonts w:ascii="CordiaUPC" w:eastAsia="Times New Roman" w:hAnsi="CordiaUPC" w:cs="CordiaUPC"/>
                <w:b/>
                <w:bCs/>
                <w:i/>
                <w:iCs/>
                <w:sz w:val="26"/>
                <w:szCs w:val="26"/>
                <w:lang w:val="en-US"/>
              </w:rPr>
              <w:t>For the s</w:t>
            </w:r>
            <w:r w:rsidRPr="00E22E2C">
              <w:rPr>
                <w:rFonts w:ascii="CordiaUPC" w:eastAsia="Times New Roman" w:hAnsi="CordiaUPC" w:cs="CordiaUPC" w:hint="cs"/>
                <w:b/>
                <w:bCs/>
                <w:i/>
                <w:iCs/>
                <w:sz w:val="26"/>
                <w:szCs w:val="26"/>
                <w:lang w:val="en-US"/>
              </w:rPr>
              <w:t>ix-month periods ended 30 June</w:t>
            </w:r>
          </w:p>
        </w:tc>
        <w:tc>
          <w:tcPr>
            <w:tcW w:w="2655" w:type="dxa"/>
            <w:gridSpan w:val="5"/>
            <w:vAlign w:val="bottom"/>
          </w:tcPr>
          <w:p w14:paraId="579D1FB6" w14:textId="314E9745" w:rsidR="00473896" w:rsidRPr="00E22E2C" w:rsidRDefault="00473896" w:rsidP="00473896">
            <w:pPr>
              <w:spacing w:line="240" w:lineRule="exact"/>
              <w:ind w:right="11"/>
              <w:rPr>
                <w:rFonts w:ascii="CordiaUPC" w:eastAsia="Times New Roman" w:hAnsi="CordiaUPC" w:cs="CordiaUPC"/>
                <w:sz w:val="26"/>
                <w:szCs w:val="26"/>
                <w:lang w:val="en-US" w:bidi="th-TH"/>
              </w:rPr>
            </w:pPr>
            <w:r>
              <w:rPr>
                <w:rFonts w:ascii="CordiaUPC" w:eastAsia="Times New Roman" w:hAnsi="CordiaUPC" w:cs="CordiaUPC"/>
                <w:sz w:val="26"/>
                <w:szCs w:val="26"/>
              </w:rPr>
              <w:t xml:space="preserve">                 </w:t>
            </w: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vAlign w:val="bottom"/>
          </w:tcPr>
          <w:p w14:paraId="41D67610" w14:textId="77777777" w:rsidR="00473896" w:rsidRPr="00E22E2C" w:rsidRDefault="00473896" w:rsidP="00E22E2C">
            <w:pPr>
              <w:spacing w:line="240" w:lineRule="exact"/>
              <w:ind w:right="11"/>
              <w:jc w:val="center"/>
              <w:rPr>
                <w:rFonts w:ascii="CordiaUPC" w:eastAsia="Times New Roman" w:hAnsi="CordiaUPC" w:cs="CordiaUPC"/>
                <w:sz w:val="26"/>
                <w:szCs w:val="26"/>
              </w:rPr>
            </w:pPr>
          </w:p>
        </w:tc>
        <w:tc>
          <w:tcPr>
            <w:tcW w:w="3200" w:type="dxa"/>
            <w:gridSpan w:val="5"/>
            <w:vAlign w:val="bottom"/>
          </w:tcPr>
          <w:p w14:paraId="5B7C21B2" w14:textId="50F506F6" w:rsidR="00473896" w:rsidRPr="00E22E2C" w:rsidRDefault="00473896"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r>
      <w:tr w:rsidR="00E22E2C" w:rsidRPr="00E22E2C" w14:paraId="427C9327" w14:textId="77777777" w:rsidTr="00370BDA">
        <w:trPr>
          <w:cantSplit/>
        </w:trPr>
        <w:tc>
          <w:tcPr>
            <w:tcW w:w="2969" w:type="dxa"/>
          </w:tcPr>
          <w:p w14:paraId="719F7617"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0D8232D1"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56E4231D"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0923E94E"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r w:rsidRPr="00E22E2C" w:rsidDel="00C04A42">
              <w:rPr>
                <w:rFonts w:ascii="CordiaUPC" w:eastAsia="Times New Roman" w:hAnsi="CordiaUPC" w:cs="CordiaUPC" w:hint="cs"/>
                <w:sz w:val="26"/>
                <w:szCs w:val="26"/>
              </w:rPr>
              <w:t xml:space="preserve"> </w:t>
            </w:r>
          </w:p>
        </w:tc>
        <w:tc>
          <w:tcPr>
            <w:tcW w:w="178" w:type="dxa"/>
          </w:tcPr>
          <w:p w14:paraId="41B9F9AD"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16AC3F5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69077A45"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6" w:type="dxa"/>
          </w:tcPr>
          <w:p w14:paraId="5EEA9EB4"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69D73FF9"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04" w:type="dxa"/>
          </w:tcPr>
          <w:p w14:paraId="01BE1278"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9" w:type="dxa"/>
          </w:tcPr>
          <w:p w14:paraId="73D7455B"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93" w:type="dxa"/>
          </w:tcPr>
          <w:p w14:paraId="248CA401"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r>
      <w:tr w:rsidR="00E22E2C" w:rsidRPr="00E22E2C" w14:paraId="02B02A50" w14:textId="77777777" w:rsidTr="00370BDA">
        <w:trPr>
          <w:cantSplit/>
        </w:trPr>
        <w:tc>
          <w:tcPr>
            <w:tcW w:w="2969" w:type="dxa"/>
          </w:tcPr>
          <w:p w14:paraId="40262260"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1201833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5F145DC7"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2B5E71F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6147B074"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16493F2A"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c>
          <w:tcPr>
            <w:tcW w:w="178" w:type="dxa"/>
          </w:tcPr>
          <w:p w14:paraId="1308ECC0"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6" w:type="dxa"/>
          </w:tcPr>
          <w:p w14:paraId="586F47F5"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40286369"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04" w:type="dxa"/>
          </w:tcPr>
          <w:p w14:paraId="687A9214"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9" w:type="dxa"/>
          </w:tcPr>
          <w:p w14:paraId="4142E86D"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93" w:type="dxa"/>
          </w:tcPr>
          <w:p w14:paraId="3EDB6B4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r>
      <w:tr w:rsidR="00E22E2C" w:rsidRPr="00E22E2C" w14:paraId="0F762796" w14:textId="77777777" w:rsidTr="00370BDA">
        <w:trPr>
          <w:cantSplit/>
        </w:trPr>
        <w:tc>
          <w:tcPr>
            <w:tcW w:w="2969" w:type="dxa"/>
          </w:tcPr>
          <w:p w14:paraId="3B540186"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20CB4FF2"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2C6AE5D"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0B1BE926"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r w:rsidRPr="00E22E2C" w:rsidDel="00C04A42">
              <w:rPr>
                <w:rFonts w:ascii="CordiaUPC" w:eastAsia="Times New Roman" w:hAnsi="CordiaUPC" w:cs="CordiaUPC" w:hint="cs"/>
                <w:sz w:val="26"/>
                <w:szCs w:val="26"/>
              </w:rPr>
              <w:t xml:space="preserve"> </w:t>
            </w:r>
          </w:p>
        </w:tc>
        <w:tc>
          <w:tcPr>
            <w:tcW w:w="178" w:type="dxa"/>
          </w:tcPr>
          <w:p w14:paraId="48CC1598"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6" w:type="dxa"/>
          </w:tcPr>
          <w:p w14:paraId="58654A4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40E03CE5"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6" w:type="dxa"/>
          </w:tcPr>
          <w:p w14:paraId="758CFD9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CEAB433"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04" w:type="dxa"/>
          </w:tcPr>
          <w:p w14:paraId="130FD0B0"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p>
        </w:tc>
        <w:tc>
          <w:tcPr>
            <w:tcW w:w="179" w:type="dxa"/>
          </w:tcPr>
          <w:p w14:paraId="60C5A057"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93" w:type="dxa"/>
          </w:tcPr>
          <w:p w14:paraId="18A5107C"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r>
      <w:tr w:rsidR="00E22E2C" w:rsidRPr="00E22E2C" w14:paraId="7C015EF8" w14:textId="77777777" w:rsidTr="00370BDA">
        <w:trPr>
          <w:cantSplit/>
        </w:trPr>
        <w:tc>
          <w:tcPr>
            <w:tcW w:w="2969" w:type="dxa"/>
          </w:tcPr>
          <w:p w14:paraId="42D9645B" w14:textId="77777777" w:rsidR="00E22E2C" w:rsidRPr="00E22E2C" w:rsidRDefault="00E22E2C" w:rsidP="00E22E2C">
            <w:pPr>
              <w:spacing w:line="240" w:lineRule="exact"/>
              <w:rPr>
                <w:rFonts w:ascii="CordiaUPC" w:eastAsia="Times New Roman" w:hAnsi="CordiaUPC" w:cs="CordiaUPC"/>
                <w:sz w:val="26"/>
                <w:szCs w:val="26"/>
              </w:rPr>
            </w:pPr>
          </w:p>
        </w:tc>
        <w:tc>
          <w:tcPr>
            <w:tcW w:w="6574" w:type="dxa"/>
            <w:gridSpan w:val="12"/>
          </w:tcPr>
          <w:p w14:paraId="28EBE01C" w14:textId="77777777"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i/>
                <w:iCs/>
                <w:sz w:val="26"/>
                <w:szCs w:val="26"/>
              </w:rPr>
              <w:t>(in million Baht)</w:t>
            </w:r>
          </w:p>
        </w:tc>
      </w:tr>
      <w:tr w:rsidR="00E22E2C" w:rsidRPr="00E22E2C" w14:paraId="5905B9BA" w14:textId="77777777" w:rsidTr="00370BDA">
        <w:trPr>
          <w:cantSplit/>
        </w:trPr>
        <w:tc>
          <w:tcPr>
            <w:tcW w:w="2969" w:type="dxa"/>
          </w:tcPr>
          <w:p w14:paraId="5BA55743"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Investments</w:t>
            </w:r>
          </w:p>
        </w:tc>
        <w:tc>
          <w:tcPr>
            <w:tcW w:w="948" w:type="dxa"/>
            <w:gridSpan w:val="2"/>
            <w:vAlign w:val="bottom"/>
          </w:tcPr>
          <w:p w14:paraId="71119940" w14:textId="3EEE35F9"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14</w:t>
            </w:r>
          </w:p>
        </w:tc>
        <w:tc>
          <w:tcPr>
            <w:tcW w:w="178" w:type="dxa"/>
            <w:vAlign w:val="bottom"/>
          </w:tcPr>
          <w:p w14:paraId="4B312C61"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38805018" w14:textId="51FDF495"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w:t>
            </w:r>
          </w:p>
        </w:tc>
        <w:tc>
          <w:tcPr>
            <w:tcW w:w="178" w:type="dxa"/>
            <w:vAlign w:val="bottom"/>
          </w:tcPr>
          <w:p w14:paraId="2D8D6DCE"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25BA3D72" w14:textId="4F807D0A"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11</w:t>
            </w:r>
          </w:p>
        </w:tc>
        <w:tc>
          <w:tcPr>
            <w:tcW w:w="178" w:type="dxa"/>
            <w:vAlign w:val="bottom"/>
          </w:tcPr>
          <w:p w14:paraId="74D40E6F"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063AB83B" w14:textId="72C41D4F"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(284)</w:t>
            </w:r>
          </w:p>
        </w:tc>
        <w:tc>
          <w:tcPr>
            <w:tcW w:w="178" w:type="dxa"/>
            <w:vAlign w:val="bottom"/>
          </w:tcPr>
          <w:p w14:paraId="15BA654F"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04" w:type="dxa"/>
            <w:vAlign w:val="bottom"/>
          </w:tcPr>
          <w:p w14:paraId="2ACD522E" w14:textId="29B9458C"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57</w:t>
            </w:r>
          </w:p>
        </w:tc>
        <w:tc>
          <w:tcPr>
            <w:tcW w:w="179" w:type="dxa"/>
            <w:vAlign w:val="bottom"/>
          </w:tcPr>
          <w:p w14:paraId="21D67752"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93" w:type="dxa"/>
            <w:vAlign w:val="bottom"/>
          </w:tcPr>
          <w:p w14:paraId="3BAC38A4" w14:textId="007A3F67"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(227)</w:t>
            </w:r>
          </w:p>
        </w:tc>
      </w:tr>
      <w:tr w:rsidR="00E22E2C" w:rsidRPr="00E22E2C" w14:paraId="27B21834" w14:textId="77777777" w:rsidTr="00370BDA">
        <w:trPr>
          <w:cantSplit/>
        </w:trPr>
        <w:tc>
          <w:tcPr>
            <w:tcW w:w="2969" w:type="dxa"/>
          </w:tcPr>
          <w:p w14:paraId="4BB2FFB8"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Premises and equipment</w:t>
            </w:r>
          </w:p>
        </w:tc>
        <w:tc>
          <w:tcPr>
            <w:tcW w:w="948" w:type="dxa"/>
            <w:gridSpan w:val="2"/>
            <w:vAlign w:val="bottom"/>
          </w:tcPr>
          <w:p w14:paraId="2D0905F2" w14:textId="39E16A5F"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(29)</w:t>
            </w:r>
          </w:p>
        </w:tc>
        <w:tc>
          <w:tcPr>
            <w:tcW w:w="178" w:type="dxa"/>
            <w:vAlign w:val="bottom"/>
          </w:tcPr>
          <w:p w14:paraId="4E35CF0F"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01554A7E" w14:textId="0D469B53"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w:t>
            </w:r>
          </w:p>
        </w:tc>
        <w:tc>
          <w:tcPr>
            <w:tcW w:w="178" w:type="dxa"/>
            <w:vAlign w:val="bottom"/>
          </w:tcPr>
          <w:p w14:paraId="401787A9"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61BC2799" w14:textId="512091E2"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(23)</w:t>
            </w:r>
          </w:p>
        </w:tc>
        <w:tc>
          <w:tcPr>
            <w:tcW w:w="178" w:type="dxa"/>
            <w:vAlign w:val="bottom"/>
          </w:tcPr>
          <w:p w14:paraId="0A480FA6"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098CF879" w14:textId="433410E4"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(90)</w:t>
            </w:r>
          </w:p>
        </w:tc>
        <w:tc>
          <w:tcPr>
            <w:tcW w:w="178" w:type="dxa"/>
            <w:vAlign w:val="bottom"/>
          </w:tcPr>
          <w:p w14:paraId="0024F109"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04" w:type="dxa"/>
            <w:vAlign w:val="bottom"/>
          </w:tcPr>
          <w:p w14:paraId="243F86CA" w14:textId="187B01B2"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18</w:t>
            </w:r>
          </w:p>
        </w:tc>
        <w:tc>
          <w:tcPr>
            <w:tcW w:w="179" w:type="dxa"/>
            <w:vAlign w:val="bottom"/>
          </w:tcPr>
          <w:p w14:paraId="3422C6C8"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93" w:type="dxa"/>
            <w:vAlign w:val="bottom"/>
          </w:tcPr>
          <w:p w14:paraId="3530AEE3" w14:textId="1733284A"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(72)</w:t>
            </w:r>
          </w:p>
        </w:tc>
      </w:tr>
      <w:tr w:rsidR="00E22E2C" w:rsidRPr="00E22E2C" w14:paraId="5305B5FE" w14:textId="77777777" w:rsidTr="00370BDA">
        <w:trPr>
          <w:cantSplit/>
        </w:trPr>
        <w:tc>
          <w:tcPr>
            <w:tcW w:w="2969" w:type="dxa"/>
          </w:tcPr>
          <w:p w14:paraId="76573F48"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Provisions for employee benefits</w:t>
            </w:r>
          </w:p>
        </w:tc>
        <w:tc>
          <w:tcPr>
            <w:tcW w:w="948" w:type="dxa"/>
            <w:gridSpan w:val="2"/>
            <w:vAlign w:val="bottom"/>
          </w:tcPr>
          <w:p w14:paraId="0C23966F" w14:textId="62A4A5B5"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169</w:t>
            </w:r>
          </w:p>
        </w:tc>
        <w:tc>
          <w:tcPr>
            <w:tcW w:w="178" w:type="dxa"/>
            <w:vAlign w:val="bottom"/>
          </w:tcPr>
          <w:p w14:paraId="4C4EDBBE"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0850E371" w14:textId="02023CBF"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(34)</w:t>
            </w:r>
          </w:p>
        </w:tc>
        <w:tc>
          <w:tcPr>
            <w:tcW w:w="178" w:type="dxa"/>
            <w:vAlign w:val="bottom"/>
          </w:tcPr>
          <w:p w14:paraId="22320A3E"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74BFBC18" w14:textId="1D517B23"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135</w:t>
            </w:r>
          </w:p>
        </w:tc>
        <w:tc>
          <w:tcPr>
            <w:tcW w:w="178" w:type="dxa"/>
            <w:vAlign w:val="bottom"/>
          </w:tcPr>
          <w:p w14:paraId="7A9FE12C"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vAlign w:val="bottom"/>
          </w:tcPr>
          <w:p w14:paraId="628E49F2" w14:textId="4EE05FEC"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(80)</w:t>
            </w:r>
          </w:p>
        </w:tc>
        <w:tc>
          <w:tcPr>
            <w:tcW w:w="178" w:type="dxa"/>
            <w:vAlign w:val="bottom"/>
          </w:tcPr>
          <w:p w14:paraId="07B7B796"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04" w:type="dxa"/>
            <w:vAlign w:val="bottom"/>
          </w:tcPr>
          <w:p w14:paraId="2E0AB3D5" w14:textId="17583F83"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16</w:t>
            </w:r>
          </w:p>
        </w:tc>
        <w:tc>
          <w:tcPr>
            <w:tcW w:w="179" w:type="dxa"/>
            <w:vAlign w:val="bottom"/>
          </w:tcPr>
          <w:p w14:paraId="6BA1D103"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93" w:type="dxa"/>
            <w:vAlign w:val="bottom"/>
          </w:tcPr>
          <w:p w14:paraId="39DC49BD" w14:textId="3DFF386F"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(64)</w:t>
            </w:r>
          </w:p>
        </w:tc>
      </w:tr>
      <w:tr w:rsidR="00E22E2C" w:rsidRPr="00E22E2C" w14:paraId="1A15B9DD" w14:textId="77777777" w:rsidTr="00370BDA">
        <w:trPr>
          <w:cantSplit/>
        </w:trPr>
        <w:tc>
          <w:tcPr>
            <w:tcW w:w="2969" w:type="dxa"/>
          </w:tcPr>
          <w:p w14:paraId="1D23C56A"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Others</w:t>
            </w:r>
          </w:p>
        </w:tc>
        <w:tc>
          <w:tcPr>
            <w:tcW w:w="948" w:type="dxa"/>
            <w:gridSpan w:val="2"/>
            <w:tcBorders>
              <w:bottom w:val="single" w:sz="4" w:space="0" w:color="auto"/>
            </w:tcBorders>
            <w:vAlign w:val="bottom"/>
          </w:tcPr>
          <w:p w14:paraId="00593BD1" w14:textId="6DA325E9"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(108)</w:t>
            </w:r>
          </w:p>
        </w:tc>
        <w:tc>
          <w:tcPr>
            <w:tcW w:w="178" w:type="dxa"/>
            <w:vAlign w:val="bottom"/>
          </w:tcPr>
          <w:p w14:paraId="7A587F43"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tcBorders>
              <w:bottom w:val="single" w:sz="4" w:space="0" w:color="auto"/>
            </w:tcBorders>
            <w:vAlign w:val="bottom"/>
          </w:tcPr>
          <w:p w14:paraId="30173257" w14:textId="1C8B6A7C"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22</w:t>
            </w:r>
          </w:p>
        </w:tc>
        <w:tc>
          <w:tcPr>
            <w:tcW w:w="178" w:type="dxa"/>
            <w:vAlign w:val="bottom"/>
          </w:tcPr>
          <w:p w14:paraId="04F3055B"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tcBorders>
              <w:bottom w:val="single" w:sz="4" w:space="0" w:color="auto"/>
            </w:tcBorders>
            <w:vAlign w:val="bottom"/>
          </w:tcPr>
          <w:p w14:paraId="7A212E0D" w14:textId="69421055" w:rsidR="00E22E2C" w:rsidRPr="00E22E2C" w:rsidRDefault="000A3646" w:rsidP="00E22E2C">
            <w:pPr>
              <w:tabs>
                <w:tab w:val="decimal" w:pos="686"/>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(86)</w:t>
            </w:r>
          </w:p>
        </w:tc>
        <w:tc>
          <w:tcPr>
            <w:tcW w:w="178" w:type="dxa"/>
            <w:vAlign w:val="bottom"/>
          </w:tcPr>
          <w:p w14:paraId="65F09930"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46" w:type="dxa"/>
            <w:tcBorders>
              <w:bottom w:val="single" w:sz="4" w:space="0" w:color="auto"/>
            </w:tcBorders>
            <w:vAlign w:val="bottom"/>
          </w:tcPr>
          <w:p w14:paraId="5A31B900" w14:textId="37B557E1"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30</w:t>
            </w:r>
          </w:p>
        </w:tc>
        <w:tc>
          <w:tcPr>
            <w:tcW w:w="178" w:type="dxa"/>
            <w:vAlign w:val="bottom"/>
          </w:tcPr>
          <w:p w14:paraId="40932ACA"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04" w:type="dxa"/>
            <w:tcBorders>
              <w:bottom w:val="single" w:sz="4" w:space="0" w:color="auto"/>
            </w:tcBorders>
            <w:vAlign w:val="bottom"/>
          </w:tcPr>
          <w:p w14:paraId="68DD4F89" w14:textId="6922359D"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(6)</w:t>
            </w:r>
          </w:p>
        </w:tc>
        <w:tc>
          <w:tcPr>
            <w:tcW w:w="179" w:type="dxa"/>
            <w:vAlign w:val="bottom"/>
          </w:tcPr>
          <w:p w14:paraId="0D4137E7" w14:textId="77777777" w:rsidR="00E22E2C" w:rsidRPr="00E22E2C" w:rsidRDefault="00E22E2C" w:rsidP="00E22E2C">
            <w:pPr>
              <w:tabs>
                <w:tab w:val="decimal" w:pos="686"/>
              </w:tabs>
              <w:spacing w:line="240" w:lineRule="exact"/>
              <w:ind w:right="14"/>
              <w:rPr>
                <w:rFonts w:ascii="CordiaUPC" w:eastAsia="Times New Roman" w:hAnsi="CordiaUPC" w:cs="CordiaUPC"/>
                <w:sz w:val="26"/>
                <w:szCs w:val="26"/>
              </w:rPr>
            </w:pPr>
          </w:p>
        </w:tc>
        <w:tc>
          <w:tcPr>
            <w:tcW w:w="993" w:type="dxa"/>
            <w:tcBorders>
              <w:bottom w:val="single" w:sz="4" w:space="0" w:color="auto"/>
            </w:tcBorders>
            <w:vAlign w:val="bottom"/>
          </w:tcPr>
          <w:p w14:paraId="1A0A596F" w14:textId="3B367FC6" w:rsidR="00E22E2C" w:rsidRPr="00E22E2C" w:rsidRDefault="00E22E2C" w:rsidP="00E22E2C">
            <w:pPr>
              <w:tabs>
                <w:tab w:val="decimal" w:pos="686"/>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24</w:t>
            </w:r>
          </w:p>
        </w:tc>
      </w:tr>
      <w:tr w:rsidR="00E22E2C" w:rsidRPr="00E22E2C" w14:paraId="47F86ECE" w14:textId="77777777" w:rsidTr="00370BDA">
        <w:trPr>
          <w:cantSplit/>
        </w:trPr>
        <w:tc>
          <w:tcPr>
            <w:tcW w:w="2969" w:type="dxa"/>
          </w:tcPr>
          <w:p w14:paraId="4E881226" w14:textId="77777777" w:rsidR="00E22E2C" w:rsidRPr="00E22E2C" w:rsidRDefault="00E22E2C" w:rsidP="00E22E2C">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Total</w:t>
            </w:r>
          </w:p>
        </w:tc>
        <w:tc>
          <w:tcPr>
            <w:tcW w:w="948" w:type="dxa"/>
            <w:gridSpan w:val="2"/>
            <w:tcBorders>
              <w:top w:val="single" w:sz="4" w:space="0" w:color="auto"/>
              <w:bottom w:val="double" w:sz="4" w:space="0" w:color="auto"/>
            </w:tcBorders>
          </w:tcPr>
          <w:p w14:paraId="552D24DA" w14:textId="3A196CD2" w:rsidR="00E22E2C" w:rsidRPr="00E22E2C" w:rsidRDefault="000A3646" w:rsidP="00E22E2C">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46</w:t>
            </w:r>
          </w:p>
        </w:tc>
        <w:tc>
          <w:tcPr>
            <w:tcW w:w="178" w:type="dxa"/>
          </w:tcPr>
          <w:p w14:paraId="3FEBB25C" w14:textId="77777777" w:rsidR="00E22E2C" w:rsidRPr="00E22E2C" w:rsidRDefault="00E22E2C" w:rsidP="00E22E2C">
            <w:pPr>
              <w:tabs>
                <w:tab w:val="decimal" w:pos="686"/>
              </w:tabs>
              <w:spacing w:line="240" w:lineRule="exact"/>
              <w:ind w:right="14"/>
              <w:rPr>
                <w:rFonts w:ascii="CordiaUPC" w:eastAsia="Times New Roman" w:hAnsi="CordiaUPC" w:cs="CordiaUPC"/>
                <w:b/>
                <w:bCs/>
                <w:sz w:val="26"/>
                <w:szCs w:val="26"/>
              </w:rPr>
            </w:pPr>
          </w:p>
        </w:tc>
        <w:tc>
          <w:tcPr>
            <w:tcW w:w="946" w:type="dxa"/>
            <w:tcBorders>
              <w:top w:val="single" w:sz="4" w:space="0" w:color="auto"/>
              <w:bottom w:val="double" w:sz="4" w:space="0" w:color="auto"/>
            </w:tcBorders>
          </w:tcPr>
          <w:p w14:paraId="5026543B" w14:textId="5C71658D" w:rsidR="00E22E2C" w:rsidRPr="00E22E2C" w:rsidRDefault="000A3646" w:rsidP="00E22E2C">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(9)</w:t>
            </w:r>
          </w:p>
        </w:tc>
        <w:tc>
          <w:tcPr>
            <w:tcW w:w="178" w:type="dxa"/>
          </w:tcPr>
          <w:p w14:paraId="697A28FB" w14:textId="77777777" w:rsidR="00E22E2C" w:rsidRPr="00E22E2C" w:rsidRDefault="00E22E2C" w:rsidP="00E22E2C">
            <w:pPr>
              <w:tabs>
                <w:tab w:val="decimal" w:pos="686"/>
              </w:tabs>
              <w:spacing w:line="240" w:lineRule="exact"/>
              <w:ind w:right="14"/>
              <w:rPr>
                <w:rFonts w:ascii="CordiaUPC" w:eastAsia="Times New Roman" w:hAnsi="CordiaUPC" w:cs="CordiaUPC"/>
                <w:b/>
                <w:bCs/>
                <w:sz w:val="26"/>
                <w:szCs w:val="26"/>
              </w:rPr>
            </w:pPr>
          </w:p>
        </w:tc>
        <w:tc>
          <w:tcPr>
            <w:tcW w:w="946" w:type="dxa"/>
            <w:tcBorders>
              <w:top w:val="single" w:sz="4" w:space="0" w:color="auto"/>
              <w:bottom w:val="double" w:sz="4" w:space="0" w:color="auto"/>
            </w:tcBorders>
          </w:tcPr>
          <w:p w14:paraId="0E832550" w14:textId="60518635" w:rsidR="00E22E2C" w:rsidRPr="00E22E2C" w:rsidRDefault="000A3646" w:rsidP="00E22E2C">
            <w:pPr>
              <w:tabs>
                <w:tab w:val="decimal" w:pos="686"/>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37</w:t>
            </w:r>
          </w:p>
        </w:tc>
        <w:tc>
          <w:tcPr>
            <w:tcW w:w="178" w:type="dxa"/>
          </w:tcPr>
          <w:p w14:paraId="583B38C4" w14:textId="77777777" w:rsidR="00E22E2C" w:rsidRPr="00E22E2C" w:rsidRDefault="00E22E2C" w:rsidP="00E22E2C">
            <w:pPr>
              <w:tabs>
                <w:tab w:val="decimal" w:pos="686"/>
              </w:tabs>
              <w:spacing w:line="240" w:lineRule="exact"/>
              <w:ind w:right="14"/>
              <w:rPr>
                <w:rFonts w:ascii="CordiaUPC" w:eastAsia="Times New Roman" w:hAnsi="CordiaUPC" w:cs="CordiaUPC"/>
                <w:b/>
                <w:bCs/>
                <w:sz w:val="26"/>
                <w:szCs w:val="26"/>
              </w:rPr>
            </w:pPr>
          </w:p>
        </w:tc>
        <w:tc>
          <w:tcPr>
            <w:tcW w:w="946" w:type="dxa"/>
            <w:tcBorders>
              <w:top w:val="single" w:sz="4" w:space="0" w:color="auto"/>
              <w:bottom w:val="double" w:sz="4" w:space="0" w:color="auto"/>
            </w:tcBorders>
          </w:tcPr>
          <w:p w14:paraId="72FD94B6" w14:textId="419A19C0" w:rsidR="00E22E2C" w:rsidRPr="00E22E2C" w:rsidRDefault="00E22E2C" w:rsidP="00E22E2C">
            <w:pPr>
              <w:tabs>
                <w:tab w:val="decimal" w:pos="686"/>
              </w:tabs>
              <w:spacing w:line="240" w:lineRule="exact"/>
              <w:ind w:right="14"/>
              <w:rPr>
                <w:rFonts w:ascii="CordiaUPC" w:eastAsia="Times New Roman" w:hAnsi="CordiaUPC" w:cs="CordiaUPC"/>
                <w:b/>
                <w:bCs/>
                <w:sz w:val="26"/>
                <w:szCs w:val="26"/>
              </w:rPr>
            </w:pPr>
            <w:r w:rsidRPr="00E22E2C">
              <w:rPr>
                <w:rFonts w:ascii="CordiaUPC" w:eastAsia="Times New Roman" w:hAnsi="CordiaUPC" w:cs="CordiaUPC" w:hint="cs"/>
                <w:b/>
                <w:bCs/>
                <w:sz w:val="26"/>
                <w:szCs w:val="26"/>
              </w:rPr>
              <w:t>(424)</w:t>
            </w:r>
          </w:p>
        </w:tc>
        <w:tc>
          <w:tcPr>
            <w:tcW w:w="178" w:type="dxa"/>
          </w:tcPr>
          <w:p w14:paraId="053EFE56" w14:textId="77777777" w:rsidR="00E22E2C" w:rsidRPr="00E22E2C" w:rsidRDefault="00E22E2C" w:rsidP="00E22E2C">
            <w:pPr>
              <w:tabs>
                <w:tab w:val="decimal" w:pos="686"/>
              </w:tabs>
              <w:spacing w:line="240" w:lineRule="exact"/>
              <w:ind w:right="14"/>
              <w:rPr>
                <w:rFonts w:ascii="CordiaUPC" w:eastAsia="Times New Roman" w:hAnsi="CordiaUPC" w:cs="CordiaUPC"/>
                <w:b/>
                <w:bCs/>
                <w:sz w:val="26"/>
                <w:szCs w:val="26"/>
              </w:rPr>
            </w:pPr>
          </w:p>
        </w:tc>
        <w:tc>
          <w:tcPr>
            <w:tcW w:w="904" w:type="dxa"/>
            <w:tcBorders>
              <w:top w:val="single" w:sz="4" w:space="0" w:color="auto"/>
              <w:bottom w:val="double" w:sz="4" w:space="0" w:color="auto"/>
            </w:tcBorders>
          </w:tcPr>
          <w:p w14:paraId="5CAFD23A" w14:textId="145D35E2" w:rsidR="00E22E2C" w:rsidRPr="00E22E2C" w:rsidRDefault="00E22E2C" w:rsidP="00E22E2C">
            <w:pPr>
              <w:tabs>
                <w:tab w:val="decimal" w:pos="686"/>
              </w:tabs>
              <w:spacing w:line="240" w:lineRule="exact"/>
              <w:ind w:right="14"/>
              <w:rPr>
                <w:rFonts w:ascii="CordiaUPC" w:eastAsia="Times New Roman" w:hAnsi="CordiaUPC" w:cs="CordiaUPC"/>
                <w:b/>
                <w:bCs/>
                <w:sz w:val="26"/>
                <w:szCs w:val="26"/>
              </w:rPr>
            </w:pPr>
            <w:r w:rsidRPr="00E22E2C">
              <w:rPr>
                <w:rFonts w:ascii="CordiaUPC" w:eastAsia="Times New Roman" w:hAnsi="CordiaUPC" w:cs="CordiaUPC" w:hint="cs"/>
                <w:b/>
                <w:bCs/>
                <w:sz w:val="26"/>
                <w:szCs w:val="26"/>
              </w:rPr>
              <w:t>85</w:t>
            </w:r>
          </w:p>
        </w:tc>
        <w:tc>
          <w:tcPr>
            <w:tcW w:w="179" w:type="dxa"/>
          </w:tcPr>
          <w:p w14:paraId="6020E29F" w14:textId="77777777" w:rsidR="00E22E2C" w:rsidRPr="00E22E2C" w:rsidRDefault="00E22E2C" w:rsidP="00E22E2C">
            <w:pPr>
              <w:tabs>
                <w:tab w:val="decimal" w:pos="686"/>
              </w:tabs>
              <w:spacing w:line="240" w:lineRule="exact"/>
              <w:ind w:right="14"/>
              <w:rPr>
                <w:rFonts w:ascii="CordiaUPC" w:eastAsia="Times New Roman" w:hAnsi="CordiaUPC" w:cs="CordiaUPC"/>
                <w:b/>
                <w:bCs/>
                <w:sz w:val="26"/>
                <w:szCs w:val="26"/>
              </w:rPr>
            </w:pPr>
          </w:p>
        </w:tc>
        <w:tc>
          <w:tcPr>
            <w:tcW w:w="993" w:type="dxa"/>
            <w:tcBorders>
              <w:top w:val="single" w:sz="4" w:space="0" w:color="auto"/>
              <w:bottom w:val="double" w:sz="4" w:space="0" w:color="auto"/>
            </w:tcBorders>
          </w:tcPr>
          <w:p w14:paraId="68A2C8A6" w14:textId="3F7B4B90" w:rsidR="00E22E2C" w:rsidRPr="00E22E2C" w:rsidRDefault="00E22E2C" w:rsidP="00E22E2C">
            <w:pPr>
              <w:tabs>
                <w:tab w:val="decimal" w:pos="686"/>
              </w:tabs>
              <w:spacing w:line="240" w:lineRule="exact"/>
              <w:ind w:right="14"/>
              <w:rPr>
                <w:rFonts w:ascii="CordiaUPC" w:eastAsia="Times New Roman" w:hAnsi="CordiaUPC" w:cs="CordiaUPC"/>
                <w:b/>
                <w:bCs/>
                <w:sz w:val="26"/>
                <w:szCs w:val="26"/>
              </w:rPr>
            </w:pPr>
            <w:r w:rsidRPr="00E22E2C">
              <w:rPr>
                <w:rFonts w:ascii="CordiaUPC" w:eastAsia="Times New Roman" w:hAnsi="CordiaUPC" w:cs="CordiaUPC" w:hint="cs"/>
                <w:b/>
                <w:bCs/>
                <w:sz w:val="26"/>
                <w:szCs w:val="26"/>
              </w:rPr>
              <w:t>(339)</w:t>
            </w:r>
          </w:p>
        </w:tc>
      </w:tr>
    </w:tbl>
    <w:p w14:paraId="20BFC142" w14:textId="77777777" w:rsidR="00E22E2C" w:rsidRPr="00E22E2C" w:rsidRDefault="00E22E2C" w:rsidP="00E22E2C">
      <w:pPr>
        <w:spacing w:line="240" w:lineRule="exact"/>
        <w:rPr>
          <w:rFonts w:ascii="CordiaUPC" w:eastAsia="Times New Roman" w:hAnsi="CordiaUPC" w:cs="CordiaUPC"/>
          <w:b/>
          <w:bCs/>
          <w:i/>
          <w:iCs/>
          <w:sz w:val="26"/>
          <w:szCs w:val="26"/>
        </w:rPr>
      </w:pPr>
    </w:p>
    <w:tbl>
      <w:tblPr>
        <w:tblW w:w="9568" w:type="dxa"/>
        <w:tblInd w:w="450" w:type="dxa"/>
        <w:tblLayout w:type="fixed"/>
        <w:tblCellMar>
          <w:left w:w="79" w:type="dxa"/>
          <w:right w:w="79" w:type="dxa"/>
        </w:tblCellMar>
        <w:tblLook w:val="0000" w:firstRow="0" w:lastRow="0" w:firstColumn="0" w:lastColumn="0" w:noHBand="0" w:noVBand="0"/>
      </w:tblPr>
      <w:tblGrid>
        <w:gridCol w:w="2970"/>
        <w:gridCol w:w="540"/>
        <w:gridCol w:w="408"/>
        <w:gridCol w:w="178"/>
        <w:gridCol w:w="947"/>
        <w:gridCol w:w="178"/>
        <w:gridCol w:w="947"/>
        <w:gridCol w:w="178"/>
        <w:gridCol w:w="947"/>
        <w:gridCol w:w="178"/>
        <w:gridCol w:w="30"/>
        <w:gridCol w:w="900"/>
        <w:gridCol w:w="17"/>
        <w:gridCol w:w="178"/>
        <w:gridCol w:w="26"/>
        <w:gridCol w:w="946"/>
      </w:tblGrid>
      <w:tr w:rsidR="00E22E2C" w:rsidRPr="00E22E2C" w14:paraId="4C0D0851" w14:textId="77777777" w:rsidTr="00370BDA">
        <w:trPr>
          <w:cantSplit/>
        </w:trPr>
        <w:tc>
          <w:tcPr>
            <w:tcW w:w="2970" w:type="dxa"/>
          </w:tcPr>
          <w:p w14:paraId="18940098" w14:textId="77777777" w:rsidR="00E22E2C" w:rsidRPr="00E22E2C" w:rsidRDefault="00E22E2C" w:rsidP="00E22E2C">
            <w:pPr>
              <w:spacing w:line="240" w:lineRule="exact"/>
              <w:rPr>
                <w:rFonts w:ascii="CordiaUPC" w:eastAsia="Times New Roman" w:hAnsi="CordiaUPC" w:cs="CordiaUPC"/>
                <w:b/>
                <w:bCs/>
                <w:color w:val="0000FF"/>
                <w:sz w:val="26"/>
                <w:szCs w:val="26"/>
                <w:lang w:bidi="th-TH"/>
              </w:rPr>
            </w:pPr>
          </w:p>
        </w:tc>
        <w:tc>
          <w:tcPr>
            <w:tcW w:w="6598" w:type="dxa"/>
            <w:gridSpan w:val="15"/>
          </w:tcPr>
          <w:p w14:paraId="00E77F58" w14:textId="77777777"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b/>
                <w:bCs/>
                <w:sz w:val="26"/>
                <w:szCs w:val="26"/>
              </w:rPr>
              <w:t>Bank only</w:t>
            </w:r>
          </w:p>
        </w:tc>
      </w:tr>
      <w:tr w:rsidR="00473896" w:rsidRPr="00E22E2C" w14:paraId="3440DC0C" w14:textId="77777777" w:rsidTr="001652CB">
        <w:trPr>
          <w:cantSplit/>
        </w:trPr>
        <w:tc>
          <w:tcPr>
            <w:tcW w:w="3510" w:type="dxa"/>
            <w:gridSpan w:val="2"/>
          </w:tcPr>
          <w:p w14:paraId="0F222FD5" w14:textId="7C41FA89" w:rsidR="00473896" w:rsidRPr="00E22E2C" w:rsidRDefault="00473896" w:rsidP="00473896">
            <w:pPr>
              <w:spacing w:line="240" w:lineRule="exact"/>
              <w:ind w:right="11"/>
              <w:rPr>
                <w:rFonts w:ascii="CordiaUPC" w:eastAsia="Times New Roman" w:hAnsi="CordiaUPC" w:cs="CordiaUPC"/>
                <w:sz w:val="26"/>
                <w:szCs w:val="26"/>
              </w:rPr>
            </w:pPr>
            <w:r>
              <w:rPr>
                <w:rFonts w:ascii="CordiaUPC" w:eastAsia="Times New Roman" w:hAnsi="CordiaUPC" w:cs="CordiaUPC"/>
                <w:b/>
                <w:bCs/>
                <w:i/>
                <w:iCs/>
                <w:sz w:val="26"/>
                <w:szCs w:val="26"/>
                <w:lang w:val="en-US"/>
              </w:rPr>
              <w:t>For the s</w:t>
            </w:r>
            <w:r w:rsidRPr="00E22E2C">
              <w:rPr>
                <w:rFonts w:ascii="CordiaUPC" w:eastAsia="Times New Roman" w:hAnsi="CordiaUPC" w:cs="CordiaUPC" w:hint="cs"/>
                <w:b/>
                <w:bCs/>
                <w:i/>
                <w:iCs/>
                <w:sz w:val="26"/>
                <w:szCs w:val="26"/>
                <w:lang w:val="en-US"/>
              </w:rPr>
              <w:t>ix-month periods ended 30 June</w:t>
            </w:r>
          </w:p>
        </w:tc>
        <w:tc>
          <w:tcPr>
            <w:tcW w:w="2658" w:type="dxa"/>
            <w:gridSpan w:val="5"/>
            <w:vAlign w:val="bottom"/>
          </w:tcPr>
          <w:p w14:paraId="77BF291C" w14:textId="6F89F478" w:rsidR="00473896" w:rsidRPr="00E22E2C" w:rsidRDefault="00473896" w:rsidP="00473896">
            <w:pPr>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 xml:space="preserve">                 </w:t>
            </w: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vAlign w:val="bottom"/>
          </w:tcPr>
          <w:p w14:paraId="7B990D1B" w14:textId="77777777" w:rsidR="00473896" w:rsidRPr="00E22E2C" w:rsidRDefault="00473896" w:rsidP="00E22E2C">
            <w:pPr>
              <w:spacing w:line="240" w:lineRule="exact"/>
              <w:ind w:right="11"/>
              <w:jc w:val="center"/>
              <w:rPr>
                <w:rFonts w:ascii="CordiaUPC" w:eastAsia="Times New Roman" w:hAnsi="CordiaUPC" w:cs="CordiaUPC"/>
                <w:sz w:val="26"/>
                <w:szCs w:val="26"/>
              </w:rPr>
            </w:pPr>
          </w:p>
        </w:tc>
        <w:tc>
          <w:tcPr>
            <w:tcW w:w="3222" w:type="dxa"/>
            <w:gridSpan w:val="8"/>
            <w:vAlign w:val="bottom"/>
          </w:tcPr>
          <w:p w14:paraId="3998C16A" w14:textId="361C5F9A" w:rsidR="00473896" w:rsidRPr="00E22E2C" w:rsidRDefault="00473896"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r>
      <w:tr w:rsidR="00E22E2C" w:rsidRPr="00E22E2C" w14:paraId="2F863B1E" w14:textId="77777777" w:rsidTr="00370BDA">
        <w:trPr>
          <w:cantSplit/>
        </w:trPr>
        <w:tc>
          <w:tcPr>
            <w:tcW w:w="2970" w:type="dxa"/>
          </w:tcPr>
          <w:p w14:paraId="37467859"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2583CCD2"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4C5549A3"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7EF6D8A3"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r w:rsidRPr="00E22E2C" w:rsidDel="00C04A42">
              <w:rPr>
                <w:rFonts w:ascii="CordiaUPC" w:eastAsia="Times New Roman" w:hAnsi="CordiaUPC" w:cs="CordiaUPC" w:hint="cs"/>
                <w:sz w:val="26"/>
                <w:szCs w:val="26"/>
              </w:rPr>
              <w:t xml:space="preserve"> </w:t>
            </w:r>
          </w:p>
        </w:tc>
        <w:tc>
          <w:tcPr>
            <w:tcW w:w="178" w:type="dxa"/>
          </w:tcPr>
          <w:p w14:paraId="5EE1F108"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1CE897A6"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220E89A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22C4B1E7"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178" w:type="dxa"/>
          </w:tcPr>
          <w:p w14:paraId="6EE9AEA7"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gridSpan w:val="3"/>
          </w:tcPr>
          <w:p w14:paraId="15DE1E4D"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053D3D87"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72" w:type="dxa"/>
            <w:gridSpan w:val="2"/>
          </w:tcPr>
          <w:p w14:paraId="196E1772"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r>
      <w:tr w:rsidR="00E22E2C" w:rsidRPr="00E22E2C" w14:paraId="6ED8D5F5" w14:textId="77777777" w:rsidTr="00370BDA">
        <w:trPr>
          <w:cantSplit/>
        </w:trPr>
        <w:tc>
          <w:tcPr>
            <w:tcW w:w="2970" w:type="dxa"/>
          </w:tcPr>
          <w:p w14:paraId="4B96CB69"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730648FE"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532B2DE9"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3A8D2461"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53B963D2"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0A374D2E"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c>
          <w:tcPr>
            <w:tcW w:w="178" w:type="dxa"/>
          </w:tcPr>
          <w:p w14:paraId="069881AE"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23B3AAE2"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Before</w:t>
            </w:r>
          </w:p>
        </w:tc>
        <w:tc>
          <w:tcPr>
            <w:tcW w:w="178" w:type="dxa"/>
          </w:tcPr>
          <w:p w14:paraId="3EAF5C32"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gridSpan w:val="3"/>
          </w:tcPr>
          <w:p w14:paraId="6870B790"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(expense)</w:t>
            </w:r>
          </w:p>
        </w:tc>
        <w:tc>
          <w:tcPr>
            <w:tcW w:w="178" w:type="dxa"/>
          </w:tcPr>
          <w:p w14:paraId="473F0181"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72" w:type="dxa"/>
            <w:gridSpan w:val="2"/>
          </w:tcPr>
          <w:p w14:paraId="572984CF"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Net of</w:t>
            </w:r>
          </w:p>
        </w:tc>
      </w:tr>
      <w:tr w:rsidR="00E22E2C" w:rsidRPr="00E22E2C" w14:paraId="66FDD4A3" w14:textId="77777777" w:rsidTr="00370BDA">
        <w:trPr>
          <w:cantSplit/>
        </w:trPr>
        <w:tc>
          <w:tcPr>
            <w:tcW w:w="2970" w:type="dxa"/>
          </w:tcPr>
          <w:p w14:paraId="0F951344" w14:textId="77777777" w:rsidR="00E22E2C" w:rsidRPr="00E22E2C" w:rsidRDefault="00E22E2C" w:rsidP="00E22E2C">
            <w:pPr>
              <w:spacing w:line="240" w:lineRule="exact"/>
              <w:rPr>
                <w:rFonts w:ascii="CordiaUPC" w:eastAsia="Times New Roman" w:hAnsi="CordiaUPC" w:cs="CordiaUPC"/>
                <w:sz w:val="26"/>
                <w:szCs w:val="26"/>
              </w:rPr>
            </w:pPr>
          </w:p>
        </w:tc>
        <w:tc>
          <w:tcPr>
            <w:tcW w:w="948" w:type="dxa"/>
            <w:gridSpan w:val="2"/>
          </w:tcPr>
          <w:p w14:paraId="6510C389"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4F2A4293"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2348D925"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r w:rsidRPr="00E22E2C" w:rsidDel="00C04A42">
              <w:rPr>
                <w:rFonts w:ascii="CordiaUPC" w:eastAsia="Times New Roman" w:hAnsi="CordiaUPC" w:cs="CordiaUPC" w:hint="cs"/>
                <w:sz w:val="26"/>
                <w:szCs w:val="26"/>
              </w:rPr>
              <w:t xml:space="preserve"> </w:t>
            </w:r>
          </w:p>
        </w:tc>
        <w:tc>
          <w:tcPr>
            <w:tcW w:w="178" w:type="dxa"/>
          </w:tcPr>
          <w:p w14:paraId="3CBF2ED1"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47" w:type="dxa"/>
          </w:tcPr>
          <w:p w14:paraId="0D73E19E"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31A32E23"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tcPr>
          <w:p w14:paraId="5C2DAFFB"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c>
          <w:tcPr>
            <w:tcW w:w="178" w:type="dxa"/>
          </w:tcPr>
          <w:p w14:paraId="5FC52405"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p>
        </w:tc>
        <w:tc>
          <w:tcPr>
            <w:tcW w:w="947" w:type="dxa"/>
            <w:gridSpan w:val="3"/>
          </w:tcPr>
          <w:p w14:paraId="2903CCFA"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benefit</w:t>
            </w:r>
          </w:p>
        </w:tc>
        <w:tc>
          <w:tcPr>
            <w:tcW w:w="178" w:type="dxa"/>
          </w:tcPr>
          <w:p w14:paraId="11DB61A6" w14:textId="77777777" w:rsidR="00E22E2C" w:rsidRPr="00E22E2C" w:rsidRDefault="00E22E2C" w:rsidP="00E22E2C">
            <w:pPr>
              <w:tabs>
                <w:tab w:val="decimal" w:pos="765"/>
              </w:tabs>
              <w:spacing w:line="240" w:lineRule="exact"/>
              <w:ind w:left="-79" w:right="-79"/>
              <w:jc w:val="center"/>
              <w:rPr>
                <w:rFonts w:ascii="CordiaUPC" w:eastAsia="Times New Roman" w:hAnsi="CordiaUPC" w:cs="CordiaUPC"/>
                <w:sz w:val="26"/>
                <w:szCs w:val="26"/>
              </w:rPr>
            </w:pPr>
          </w:p>
        </w:tc>
        <w:tc>
          <w:tcPr>
            <w:tcW w:w="972" w:type="dxa"/>
            <w:gridSpan w:val="2"/>
          </w:tcPr>
          <w:p w14:paraId="283DD414" w14:textId="77777777" w:rsidR="00E22E2C" w:rsidRPr="00E22E2C" w:rsidRDefault="00E22E2C" w:rsidP="00E22E2C">
            <w:pPr>
              <w:spacing w:line="240" w:lineRule="exact"/>
              <w:ind w:left="-79" w:right="-79"/>
              <w:jc w:val="center"/>
              <w:rPr>
                <w:rFonts w:ascii="CordiaUPC" w:eastAsia="Times New Roman" w:hAnsi="CordiaUPC" w:cs="CordiaUPC"/>
                <w:sz w:val="26"/>
                <w:szCs w:val="26"/>
              </w:rPr>
            </w:pPr>
            <w:r w:rsidRPr="00E22E2C">
              <w:rPr>
                <w:rFonts w:ascii="CordiaUPC" w:eastAsia="Times New Roman" w:hAnsi="CordiaUPC" w:cs="CordiaUPC" w:hint="cs"/>
                <w:sz w:val="26"/>
                <w:szCs w:val="26"/>
              </w:rPr>
              <w:t>tax</w:t>
            </w:r>
          </w:p>
        </w:tc>
      </w:tr>
      <w:tr w:rsidR="00E22E2C" w:rsidRPr="00E22E2C" w14:paraId="3A713E37" w14:textId="77777777" w:rsidTr="00370BDA">
        <w:trPr>
          <w:cantSplit/>
        </w:trPr>
        <w:tc>
          <w:tcPr>
            <w:tcW w:w="2970" w:type="dxa"/>
          </w:tcPr>
          <w:p w14:paraId="32D35518" w14:textId="77777777" w:rsidR="00E22E2C" w:rsidRPr="00E22E2C" w:rsidRDefault="00E22E2C" w:rsidP="00E22E2C">
            <w:pPr>
              <w:spacing w:line="240" w:lineRule="exact"/>
              <w:rPr>
                <w:rFonts w:ascii="CordiaUPC" w:eastAsia="Times New Roman" w:hAnsi="CordiaUPC" w:cs="CordiaUPC"/>
                <w:sz w:val="26"/>
                <w:szCs w:val="26"/>
              </w:rPr>
            </w:pPr>
          </w:p>
        </w:tc>
        <w:tc>
          <w:tcPr>
            <w:tcW w:w="6598" w:type="dxa"/>
            <w:gridSpan w:val="15"/>
          </w:tcPr>
          <w:p w14:paraId="7074586D" w14:textId="77777777" w:rsidR="00E22E2C" w:rsidRPr="00E22E2C" w:rsidRDefault="00E22E2C" w:rsidP="00E22E2C">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i/>
                <w:iCs/>
                <w:sz w:val="26"/>
                <w:szCs w:val="26"/>
              </w:rPr>
              <w:t>(in million Baht)</w:t>
            </w:r>
          </w:p>
        </w:tc>
      </w:tr>
      <w:tr w:rsidR="00E22E2C" w:rsidRPr="00E22E2C" w14:paraId="0B652905" w14:textId="77777777" w:rsidTr="00370BDA">
        <w:trPr>
          <w:cantSplit/>
        </w:trPr>
        <w:tc>
          <w:tcPr>
            <w:tcW w:w="2970" w:type="dxa"/>
          </w:tcPr>
          <w:p w14:paraId="256C9E1F"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Investments</w:t>
            </w:r>
          </w:p>
        </w:tc>
        <w:tc>
          <w:tcPr>
            <w:tcW w:w="948" w:type="dxa"/>
            <w:gridSpan w:val="2"/>
            <w:vAlign w:val="bottom"/>
          </w:tcPr>
          <w:p w14:paraId="52FAD271" w14:textId="48D9DDA4"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(127)</w:t>
            </w:r>
          </w:p>
        </w:tc>
        <w:tc>
          <w:tcPr>
            <w:tcW w:w="178" w:type="dxa"/>
            <w:vAlign w:val="bottom"/>
          </w:tcPr>
          <w:p w14:paraId="7B682851"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65DFA183" w14:textId="1C1C2833"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25</w:t>
            </w:r>
          </w:p>
        </w:tc>
        <w:tc>
          <w:tcPr>
            <w:tcW w:w="178" w:type="dxa"/>
            <w:vAlign w:val="bottom"/>
          </w:tcPr>
          <w:p w14:paraId="4F44029E"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7F25540A" w14:textId="418C9711"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(102)</w:t>
            </w:r>
          </w:p>
        </w:tc>
        <w:tc>
          <w:tcPr>
            <w:tcW w:w="178" w:type="dxa"/>
            <w:vAlign w:val="bottom"/>
          </w:tcPr>
          <w:p w14:paraId="5616125F"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27CBA167" w14:textId="3A787867"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152</w:t>
            </w:r>
          </w:p>
        </w:tc>
        <w:tc>
          <w:tcPr>
            <w:tcW w:w="208" w:type="dxa"/>
            <w:gridSpan w:val="2"/>
            <w:vAlign w:val="bottom"/>
          </w:tcPr>
          <w:p w14:paraId="49FBAC8E"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00" w:type="dxa"/>
            <w:vAlign w:val="bottom"/>
          </w:tcPr>
          <w:p w14:paraId="5717B002" w14:textId="08B7AEC6"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(30)</w:t>
            </w:r>
          </w:p>
        </w:tc>
        <w:tc>
          <w:tcPr>
            <w:tcW w:w="221" w:type="dxa"/>
            <w:gridSpan w:val="3"/>
            <w:vAlign w:val="bottom"/>
          </w:tcPr>
          <w:p w14:paraId="42C81032"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6" w:type="dxa"/>
            <w:vAlign w:val="bottom"/>
          </w:tcPr>
          <w:p w14:paraId="10223558" w14:textId="07EF97FA"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122</w:t>
            </w:r>
          </w:p>
        </w:tc>
      </w:tr>
      <w:tr w:rsidR="00E22E2C" w:rsidRPr="00E22E2C" w14:paraId="0904C740" w14:textId="77777777" w:rsidTr="00370BDA">
        <w:trPr>
          <w:cantSplit/>
        </w:trPr>
        <w:tc>
          <w:tcPr>
            <w:tcW w:w="2970" w:type="dxa"/>
          </w:tcPr>
          <w:p w14:paraId="42E35332"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Premises and equipment</w:t>
            </w:r>
          </w:p>
        </w:tc>
        <w:tc>
          <w:tcPr>
            <w:tcW w:w="948" w:type="dxa"/>
            <w:gridSpan w:val="2"/>
            <w:vAlign w:val="bottom"/>
          </w:tcPr>
          <w:p w14:paraId="25FB8FB7" w14:textId="000B0B7E"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(29)</w:t>
            </w:r>
          </w:p>
        </w:tc>
        <w:tc>
          <w:tcPr>
            <w:tcW w:w="178" w:type="dxa"/>
            <w:vAlign w:val="bottom"/>
          </w:tcPr>
          <w:p w14:paraId="3EC51E32"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2B243F47" w14:textId="7F3EE0D3"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w:t>
            </w:r>
          </w:p>
        </w:tc>
        <w:tc>
          <w:tcPr>
            <w:tcW w:w="178" w:type="dxa"/>
            <w:vAlign w:val="bottom"/>
          </w:tcPr>
          <w:p w14:paraId="289C5BD7"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117C00CE" w14:textId="56E7BB76"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(23)</w:t>
            </w:r>
          </w:p>
        </w:tc>
        <w:tc>
          <w:tcPr>
            <w:tcW w:w="178" w:type="dxa"/>
            <w:vAlign w:val="bottom"/>
          </w:tcPr>
          <w:p w14:paraId="5D378D11"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372BA1CA" w14:textId="3473CE4D"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(90)</w:t>
            </w:r>
          </w:p>
        </w:tc>
        <w:tc>
          <w:tcPr>
            <w:tcW w:w="208" w:type="dxa"/>
            <w:gridSpan w:val="2"/>
            <w:vAlign w:val="bottom"/>
          </w:tcPr>
          <w:p w14:paraId="1FEA8958"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00" w:type="dxa"/>
            <w:vAlign w:val="bottom"/>
          </w:tcPr>
          <w:p w14:paraId="03A3A8F9" w14:textId="6FB74983"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18</w:t>
            </w:r>
          </w:p>
        </w:tc>
        <w:tc>
          <w:tcPr>
            <w:tcW w:w="221" w:type="dxa"/>
            <w:gridSpan w:val="3"/>
            <w:vAlign w:val="bottom"/>
          </w:tcPr>
          <w:p w14:paraId="38960E2E"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6" w:type="dxa"/>
            <w:vAlign w:val="bottom"/>
          </w:tcPr>
          <w:p w14:paraId="6FAADD9D" w14:textId="48D6783D"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(72)</w:t>
            </w:r>
          </w:p>
        </w:tc>
      </w:tr>
      <w:tr w:rsidR="00E22E2C" w:rsidRPr="00E22E2C" w14:paraId="29AA3028" w14:textId="77777777" w:rsidTr="00370BDA">
        <w:trPr>
          <w:cantSplit/>
        </w:trPr>
        <w:tc>
          <w:tcPr>
            <w:tcW w:w="2970" w:type="dxa"/>
          </w:tcPr>
          <w:p w14:paraId="175C956E"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Provisions for employee benefits</w:t>
            </w:r>
          </w:p>
        </w:tc>
        <w:tc>
          <w:tcPr>
            <w:tcW w:w="948" w:type="dxa"/>
            <w:gridSpan w:val="2"/>
            <w:vAlign w:val="bottom"/>
          </w:tcPr>
          <w:p w14:paraId="55DD52C2" w14:textId="66821800"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165</w:t>
            </w:r>
          </w:p>
        </w:tc>
        <w:tc>
          <w:tcPr>
            <w:tcW w:w="178" w:type="dxa"/>
            <w:vAlign w:val="bottom"/>
          </w:tcPr>
          <w:p w14:paraId="26BCC65A"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3312376C" w14:textId="1E994177"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(33)</w:t>
            </w:r>
          </w:p>
        </w:tc>
        <w:tc>
          <w:tcPr>
            <w:tcW w:w="178" w:type="dxa"/>
            <w:vAlign w:val="bottom"/>
          </w:tcPr>
          <w:p w14:paraId="5CE50412"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58DA1E93" w14:textId="3887023A"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132</w:t>
            </w:r>
          </w:p>
        </w:tc>
        <w:tc>
          <w:tcPr>
            <w:tcW w:w="178" w:type="dxa"/>
            <w:vAlign w:val="bottom"/>
          </w:tcPr>
          <w:p w14:paraId="42D3C6CB"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vAlign w:val="bottom"/>
          </w:tcPr>
          <w:p w14:paraId="517E27F8" w14:textId="46AB994C"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(33)</w:t>
            </w:r>
          </w:p>
        </w:tc>
        <w:tc>
          <w:tcPr>
            <w:tcW w:w="208" w:type="dxa"/>
            <w:gridSpan w:val="2"/>
            <w:vAlign w:val="bottom"/>
          </w:tcPr>
          <w:p w14:paraId="6FD04735"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00" w:type="dxa"/>
            <w:vAlign w:val="bottom"/>
          </w:tcPr>
          <w:p w14:paraId="2448AE99" w14:textId="61FD5CAD"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7</w:t>
            </w:r>
          </w:p>
        </w:tc>
        <w:tc>
          <w:tcPr>
            <w:tcW w:w="221" w:type="dxa"/>
            <w:gridSpan w:val="3"/>
            <w:vAlign w:val="bottom"/>
          </w:tcPr>
          <w:p w14:paraId="135EDE41"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6" w:type="dxa"/>
            <w:vAlign w:val="bottom"/>
          </w:tcPr>
          <w:p w14:paraId="39811FB5" w14:textId="5ECD09D1"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(26)</w:t>
            </w:r>
          </w:p>
        </w:tc>
      </w:tr>
      <w:tr w:rsidR="00E22E2C" w:rsidRPr="00E22E2C" w14:paraId="63147781" w14:textId="77777777" w:rsidTr="00370BDA">
        <w:trPr>
          <w:cantSplit/>
        </w:trPr>
        <w:tc>
          <w:tcPr>
            <w:tcW w:w="2970" w:type="dxa"/>
          </w:tcPr>
          <w:p w14:paraId="01063A5D" w14:textId="77777777" w:rsidR="00E22E2C" w:rsidRPr="00E22E2C" w:rsidRDefault="00E22E2C" w:rsidP="00E22E2C">
            <w:pPr>
              <w:spacing w:line="240" w:lineRule="exact"/>
              <w:ind w:left="180" w:hanging="180"/>
              <w:rPr>
                <w:rFonts w:ascii="CordiaUPC" w:eastAsia="Times New Roman" w:hAnsi="CordiaUPC" w:cs="CordiaUPC"/>
                <w:sz w:val="26"/>
                <w:szCs w:val="26"/>
              </w:rPr>
            </w:pPr>
            <w:r w:rsidRPr="00E22E2C">
              <w:rPr>
                <w:rFonts w:ascii="CordiaUPC" w:eastAsia="Times New Roman" w:hAnsi="CordiaUPC" w:cs="CordiaUPC" w:hint="cs"/>
                <w:sz w:val="26"/>
                <w:szCs w:val="26"/>
              </w:rPr>
              <w:t>Others</w:t>
            </w:r>
          </w:p>
        </w:tc>
        <w:tc>
          <w:tcPr>
            <w:tcW w:w="948" w:type="dxa"/>
            <w:gridSpan w:val="2"/>
            <w:tcBorders>
              <w:bottom w:val="single" w:sz="4" w:space="0" w:color="auto"/>
            </w:tcBorders>
            <w:vAlign w:val="bottom"/>
          </w:tcPr>
          <w:p w14:paraId="66F9AE5E" w14:textId="4757F1DD"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67</w:t>
            </w:r>
          </w:p>
        </w:tc>
        <w:tc>
          <w:tcPr>
            <w:tcW w:w="178" w:type="dxa"/>
            <w:vAlign w:val="bottom"/>
          </w:tcPr>
          <w:p w14:paraId="13A328EA"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tcBorders>
              <w:bottom w:val="single" w:sz="4" w:space="0" w:color="auto"/>
            </w:tcBorders>
            <w:vAlign w:val="bottom"/>
          </w:tcPr>
          <w:p w14:paraId="75655300" w14:textId="0804FCDC"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(13)</w:t>
            </w:r>
          </w:p>
        </w:tc>
        <w:tc>
          <w:tcPr>
            <w:tcW w:w="178" w:type="dxa"/>
            <w:vAlign w:val="bottom"/>
          </w:tcPr>
          <w:p w14:paraId="4B2E1778"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tcBorders>
              <w:bottom w:val="single" w:sz="4" w:space="0" w:color="auto"/>
            </w:tcBorders>
            <w:vAlign w:val="bottom"/>
          </w:tcPr>
          <w:p w14:paraId="424722CC" w14:textId="31106F48" w:rsidR="00E22E2C" w:rsidRPr="00E22E2C" w:rsidRDefault="000A3646" w:rsidP="00E22E2C">
            <w:pPr>
              <w:tabs>
                <w:tab w:val="decimal" w:pos="731"/>
              </w:tabs>
              <w:spacing w:line="240" w:lineRule="exact"/>
              <w:ind w:right="14"/>
              <w:rPr>
                <w:rFonts w:ascii="CordiaUPC" w:eastAsia="Times New Roman" w:hAnsi="CordiaUPC" w:cs="CordiaUPC"/>
                <w:sz w:val="26"/>
                <w:szCs w:val="26"/>
              </w:rPr>
            </w:pPr>
            <w:r>
              <w:rPr>
                <w:rFonts w:ascii="CordiaUPC" w:eastAsia="Times New Roman" w:hAnsi="CordiaUPC" w:cs="CordiaUPC"/>
                <w:sz w:val="26"/>
                <w:szCs w:val="26"/>
              </w:rPr>
              <w:t>54</w:t>
            </w:r>
          </w:p>
        </w:tc>
        <w:tc>
          <w:tcPr>
            <w:tcW w:w="178" w:type="dxa"/>
            <w:vAlign w:val="bottom"/>
          </w:tcPr>
          <w:p w14:paraId="3E0EBB89"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7" w:type="dxa"/>
            <w:tcBorders>
              <w:bottom w:val="single" w:sz="4" w:space="0" w:color="auto"/>
            </w:tcBorders>
            <w:vAlign w:val="bottom"/>
          </w:tcPr>
          <w:p w14:paraId="563D3EED" w14:textId="11D9571B"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(16)</w:t>
            </w:r>
          </w:p>
        </w:tc>
        <w:tc>
          <w:tcPr>
            <w:tcW w:w="208" w:type="dxa"/>
            <w:gridSpan w:val="2"/>
            <w:vAlign w:val="bottom"/>
          </w:tcPr>
          <w:p w14:paraId="06A3E0DE"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00" w:type="dxa"/>
            <w:tcBorders>
              <w:bottom w:val="single" w:sz="4" w:space="0" w:color="auto"/>
            </w:tcBorders>
            <w:vAlign w:val="bottom"/>
          </w:tcPr>
          <w:p w14:paraId="57F66529" w14:textId="5016A0CB"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3</w:t>
            </w:r>
          </w:p>
        </w:tc>
        <w:tc>
          <w:tcPr>
            <w:tcW w:w="221" w:type="dxa"/>
            <w:gridSpan w:val="3"/>
            <w:vAlign w:val="bottom"/>
          </w:tcPr>
          <w:p w14:paraId="2293BECC" w14:textId="77777777" w:rsidR="00E22E2C" w:rsidRPr="00E22E2C" w:rsidRDefault="00E22E2C" w:rsidP="00E22E2C">
            <w:pPr>
              <w:tabs>
                <w:tab w:val="decimal" w:pos="731"/>
              </w:tabs>
              <w:spacing w:line="240" w:lineRule="exact"/>
              <w:ind w:right="14"/>
              <w:rPr>
                <w:rFonts w:ascii="CordiaUPC" w:eastAsia="Times New Roman" w:hAnsi="CordiaUPC" w:cs="CordiaUPC"/>
                <w:sz w:val="26"/>
                <w:szCs w:val="26"/>
              </w:rPr>
            </w:pPr>
          </w:p>
        </w:tc>
        <w:tc>
          <w:tcPr>
            <w:tcW w:w="946" w:type="dxa"/>
            <w:tcBorders>
              <w:bottom w:val="single" w:sz="4" w:space="0" w:color="auto"/>
            </w:tcBorders>
            <w:vAlign w:val="bottom"/>
          </w:tcPr>
          <w:p w14:paraId="190B56FA" w14:textId="5B450571" w:rsidR="00E22E2C" w:rsidRPr="00E22E2C" w:rsidRDefault="00E22E2C" w:rsidP="00E22E2C">
            <w:pPr>
              <w:tabs>
                <w:tab w:val="decimal" w:pos="731"/>
              </w:tabs>
              <w:spacing w:line="240" w:lineRule="exact"/>
              <w:ind w:right="14"/>
              <w:rPr>
                <w:rFonts w:ascii="CordiaUPC" w:eastAsia="Times New Roman" w:hAnsi="CordiaUPC" w:cs="CordiaUPC"/>
                <w:sz w:val="26"/>
                <w:szCs w:val="26"/>
              </w:rPr>
            </w:pPr>
            <w:r w:rsidRPr="00E22E2C">
              <w:rPr>
                <w:rFonts w:ascii="CordiaUPC" w:eastAsia="Times New Roman" w:hAnsi="CordiaUPC" w:cs="CordiaUPC" w:hint="cs"/>
                <w:sz w:val="26"/>
                <w:szCs w:val="26"/>
              </w:rPr>
              <w:t>(13)</w:t>
            </w:r>
          </w:p>
        </w:tc>
      </w:tr>
      <w:tr w:rsidR="00E22E2C" w:rsidRPr="00E22E2C" w14:paraId="05F6AF80" w14:textId="77777777" w:rsidTr="00370BDA">
        <w:trPr>
          <w:cantSplit/>
        </w:trPr>
        <w:tc>
          <w:tcPr>
            <w:tcW w:w="2970" w:type="dxa"/>
          </w:tcPr>
          <w:p w14:paraId="23398308" w14:textId="77777777" w:rsidR="00E22E2C" w:rsidRPr="00E22E2C" w:rsidRDefault="00E22E2C" w:rsidP="00E22E2C">
            <w:pPr>
              <w:spacing w:line="240" w:lineRule="exact"/>
              <w:rPr>
                <w:rFonts w:ascii="CordiaUPC" w:eastAsia="Times New Roman" w:hAnsi="CordiaUPC" w:cs="CordiaUPC"/>
                <w:b/>
                <w:bCs/>
                <w:sz w:val="26"/>
                <w:szCs w:val="26"/>
              </w:rPr>
            </w:pPr>
            <w:r w:rsidRPr="00E22E2C">
              <w:rPr>
                <w:rFonts w:ascii="CordiaUPC" w:eastAsia="Times New Roman" w:hAnsi="CordiaUPC" w:cs="CordiaUPC" w:hint="cs"/>
                <w:b/>
                <w:bCs/>
                <w:sz w:val="26"/>
                <w:szCs w:val="26"/>
              </w:rPr>
              <w:t>Total</w:t>
            </w:r>
          </w:p>
        </w:tc>
        <w:tc>
          <w:tcPr>
            <w:tcW w:w="948" w:type="dxa"/>
            <w:gridSpan w:val="2"/>
            <w:tcBorders>
              <w:top w:val="single" w:sz="4" w:space="0" w:color="auto"/>
              <w:bottom w:val="double" w:sz="4" w:space="0" w:color="auto"/>
            </w:tcBorders>
          </w:tcPr>
          <w:p w14:paraId="70648459" w14:textId="0D03F482" w:rsidR="00E22E2C" w:rsidRPr="00E22E2C" w:rsidRDefault="000A3646" w:rsidP="00E22E2C">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76</w:t>
            </w:r>
          </w:p>
        </w:tc>
        <w:tc>
          <w:tcPr>
            <w:tcW w:w="178" w:type="dxa"/>
          </w:tcPr>
          <w:p w14:paraId="5B363E3F" w14:textId="77777777" w:rsidR="00E22E2C" w:rsidRPr="00E22E2C" w:rsidRDefault="00E22E2C" w:rsidP="00E22E2C">
            <w:pPr>
              <w:tabs>
                <w:tab w:val="decimal" w:pos="731"/>
              </w:tabs>
              <w:spacing w:line="240" w:lineRule="exact"/>
              <w:ind w:right="14"/>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4AFED0BA" w14:textId="65F66504" w:rsidR="00E22E2C" w:rsidRPr="00E22E2C" w:rsidRDefault="000A3646" w:rsidP="00E22E2C">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(15)</w:t>
            </w:r>
          </w:p>
        </w:tc>
        <w:tc>
          <w:tcPr>
            <w:tcW w:w="178" w:type="dxa"/>
          </w:tcPr>
          <w:p w14:paraId="2C9A413E" w14:textId="77777777" w:rsidR="00E22E2C" w:rsidRPr="00E22E2C" w:rsidRDefault="00E22E2C" w:rsidP="00E22E2C">
            <w:pPr>
              <w:tabs>
                <w:tab w:val="decimal" w:pos="731"/>
              </w:tabs>
              <w:spacing w:line="240" w:lineRule="exact"/>
              <w:ind w:right="14"/>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34C5C0EA" w14:textId="6E931DC5" w:rsidR="00E22E2C" w:rsidRPr="00E22E2C" w:rsidRDefault="000A3646" w:rsidP="00E22E2C">
            <w:pPr>
              <w:tabs>
                <w:tab w:val="decimal" w:pos="731"/>
              </w:tabs>
              <w:spacing w:line="240" w:lineRule="exact"/>
              <w:ind w:right="14"/>
              <w:rPr>
                <w:rFonts w:ascii="CordiaUPC" w:eastAsia="Times New Roman" w:hAnsi="CordiaUPC" w:cs="CordiaUPC"/>
                <w:b/>
                <w:bCs/>
                <w:sz w:val="26"/>
                <w:szCs w:val="26"/>
              </w:rPr>
            </w:pPr>
            <w:r>
              <w:rPr>
                <w:rFonts w:ascii="CordiaUPC" w:eastAsia="Times New Roman" w:hAnsi="CordiaUPC" w:cs="CordiaUPC"/>
                <w:b/>
                <w:bCs/>
                <w:sz w:val="26"/>
                <w:szCs w:val="26"/>
              </w:rPr>
              <w:t>61</w:t>
            </w:r>
          </w:p>
        </w:tc>
        <w:tc>
          <w:tcPr>
            <w:tcW w:w="178" w:type="dxa"/>
          </w:tcPr>
          <w:p w14:paraId="21869F3C" w14:textId="77777777" w:rsidR="00E22E2C" w:rsidRPr="00E22E2C" w:rsidRDefault="00E22E2C" w:rsidP="00E22E2C">
            <w:pPr>
              <w:tabs>
                <w:tab w:val="decimal" w:pos="731"/>
              </w:tabs>
              <w:spacing w:line="240" w:lineRule="exact"/>
              <w:ind w:right="14"/>
              <w:rPr>
                <w:rFonts w:ascii="CordiaUPC" w:eastAsia="Times New Roman" w:hAnsi="CordiaUPC" w:cs="CordiaUPC"/>
                <w:b/>
                <w:bCs/>
                <w:sz w:val="26"/>
                <w:szCs w:val="26"/>
              </w:rPr>
            </w:pPr>
          </w:p>
        </w:tc>
        <w:tc>
          <w:tcPr>
            <w:tcW w:w="947" w:type="dxa"/>
            <w:tcBorders>
              <w:top w:val="single" w:sz="4" w:space="0" w:color="auto"/>
              <w:bottom w:val="double" w:sz="4" w:space="0" w:color="auto"/>
            </w:tcBorders>
          </w:tcPr>
          <w:p w14:paraId="44978C8D" w14:textId="38C95A8E" w:rsidR="00E22E2C" w:rsidRPr="00E22E2C" w:rsidRDefault="00E22E2C" w:rsidP="00E22E2C">
            <w:pPr>
              <w:tabs>
                <w:tab w:val="decimal" w:pos="731"/>
              </w:tabs>
              <w:spacing w:line="240" w:lineRule="exact"/>
              <w:ind w:right="14"/>
              <w:rPr>
                <w:rFonts w:ascii="CordiaUPC" w:eastAsia="Times New Roman" w:hAnsi="CordiaUPC" w:cs="CordiaUPC"/>
                <w:b/>
                <w:bCs/>
                <w:sz w:val="26"/>
                <w:szCs w:val="26"/>
              </w:rPr>
            </w:pPr>
            <w:r w:rsidRPr="00E22E2C">
              <w:rPr>
                <w:rFonts w:ascii="CordiaUPC" w:eastAsia="Times New Roman" w:hAnsi="CordiaUPC" w:cs="CordiaUPC" w:hint="cs"/>
                <w:b/>
                <w:bCs/>
                <w:sz w:val="26"/>
                <w:szCs w:val="26"/>
              </w:rPr>
              <w:t>13</w:t>
            </w:r>
          </w:p>
        </w:tc>
        <w:tc>
          <w:tcPr>
            <w:tcW w:w="208" w:type="dxa"/>
            <w:gridSpan w:val="2"/>
          </w:tcPr>
          <w:p w14:paraId="04F7C934" w14:textId="77777777" w:rsidR="00E22E2C" w:rsidRPr="00E22E2C" w:rsidRDefault="00E22E2C" w:rsidP="00E22E2C">
            <w:pPr>
              <w:tabs>
                <w:tab w:val="decimal" w:pos="731"/>
              </w:tabs>
              <w:spacing w:line="240" w:lineRule="exact"/>
              <w:ind w:right="14"/>
              <w:rPr>
                <w:rFonts w:ascii="CordiaUPC" w:eastAsia="Times New Roman" w:hAnsi="CordiaUPC" w:cs="CordiaUPC"/>
                <w:b/>
                <w:bCs/>
                <w:sz w:val="26"/>
                <w:szCs w:val="26"/>
              </w:rPr>
            </w:pPr>
          </w:p>
        </w:tc>
        <w:tc>
          <w:tcPr>
            <w:tcW w:w="900" w:type="dxa"/>
            <w:tcBorders>
              <w:top w:val="single" w:sz="4" w:space="0" w:color="auto"/>
              <w:bottom w:val="double" w:sz="4" w:space="0" w:color="auto"/>
            </w:tcBorders>
          </w:tcPr>
          <w:p w14:paraId="30EE8A69" w14:textId="681E85DC" w:rsidR="00E22E2C" w:rsidRPr="00E22E2C" w:rsidRDefault="00E22E2C" w:rsidP="00E22E2C">
            <w:pPr>
              <w:tabs>
                <w:tab w:val="decimal" w:pos="731"/>
              </w:tabs>
              <w:spacing w:line="240" w:lineRule="exact"/>
              <w:ind w:right="14"/>
              <w:rPr>
                <w:rFonts w:ascii="CordiaUPC" w:eastAsia="Times New Roman" w:hAnsi="CordiaUPC" w:cs="CordiaUPC"/>
                <w:b/>
                <w:bCs/>
                <w:sz w:val="26"/>
                <w:szCs w:val="26"/>
              </w:rPr>
            </w:pPr>
            <w:r w:rsidRPr="00E22E2C">
              <w:rPr>
                <w:rFonts w:ascii="CordiaUPC" w:eastAsia="Times New Roman" w:hAnsi="CordiaUPC" w:cs="CordiaUPC" w:hint="cs"/>
                <w:b/>
                <w:bCs/>
                <w:sz w:val="26"/>
                <w:szCs w:val="26"/>
              </w:rPr>
              <w:t>(2)</w:t>
            </w:r>
          </w:p>
        </w:tc>
        <w:tc>
          <w:tcPr>
            <w:tcW w:w="221" w:type="dxa"/>
            <w:gridSpan w:val="3"/>
          </w:tcPr>
          <w:p w14:paraId="4A40B2AA" w14:textId="77777777" w:rsidR="00E22E2C" w:rsidRPr="00E22E2C" w:rsidRDefault="00E22E2C" w:rsidP="00E22E2C">
            <w:pPr>
              <w:tabs>
                <w:tab w:val="decimal" w:pos="731"/>
              </w:tabs>
              <w:spacing w:line="240" w:lineRule="exact"/>
              <w:ind w:right="14"/>
              <w:rPr>
                <w:rFonts w:ascii="CordiaUPC" w:eastAsia="Times New Roman" w:hAnsi="CordiaUPC" w:cs="CordiaUPC"/>
                <w:b/>
                <w:bCs/>
                <w:sz w:val="26"/>
                <w:szCs w:val="26"/>
              </w:rPr>
            </w:pPr>
          </w:p>
        </w:tc>
        <w:tc>
          <w:tcPr>
            <w:tcW w:w="946" w:type="dxa"/>
            <w:tcBorders>
              <w:top w:val="single" w:sz="4" w:space="0" w:color="auto"/>
              <w:bottom w:val="double" w:sz="4" w:space="0" w:color="auto"/>
            </w:tcBorders>
          </w:tcPr>
          <w:p w14:paraId="2F12F967" w14:textId="4FB68E11" w:rsidR="00E22E2C" w:rsidRPr="00E22E2C" w:rsidRDefault="00E22E2C" w:rsidP="00E22E2C">
            <w:pPr>
              <w:tabs>
                <w:tab w:val="decimal" w:pos="731"/>
              </w:tabs>
              <w:spacing w:line="240" w:lineRule="exact"/>
              <w:ind w:right="14"/>
              <w:rPr>
                <w:rFonts w:ascii="CordiaUPC" w:eastAsia="Times New Roman" w:hAnsi="CordiaUPC" w:cs="CordiaUPC"/>
                <w:b/>
                <w:bCs/>
                <w:sz w:val="26"/>
                <w:szCs w:val="26"/>
              </w:rPr>
            </w:pPr>
            <w:r w:rsidRPr="00E22E2C">
              <w:rPr>
                <w:rFonts w:ascii="CordiaUPC" w:eastAsia="Times New Roman" w:hAnsi="CordiaUPC" w:cs="CordiaUPC" w:hint="cs"/>
                <w:b/>
                <w:bCs/>
                <w:sz w:val="26"/>
                <w:szCs w:val="26"/>
              </w:rPr>
              <w:t>11</w:t>
            </w:r>
          </w:p>
        </w:tc>
      </w:tr>
    </w:tbl>
    <w:p w14:paraId="63B77520" w14:textId="77777777" w:rsidR="00E22E2C" w:rsidRPr="00E22E2C" w:rsidRDefault="00E22E2C" w:rsidP="00E22E2C">
      <w:pPr>
        <w:spacing w:line="240" w:lineRule="exact"/>
        <w:ind w:firstLine="562"/>
        <w:jc w:val="both"/>
        <w:rPr>
          <w:rFonts w:ascii="CordiaUPC" w:hAnsi="CordiaUPC" w:cs="CordiaUPC"/>
          <w:b/>
          <w:bCs/>
          <w:i/>
          <w:iCs/>
          <w:sz w:val="26"/>
          <w:szCs w:val="26"/>
        </w:rPr>
      </w:pPr>
    </w:p>
    <w:p w14:paraId="0D7946AE" w14:textId="1574C6F6" w:rsidR="00313DBE" w:rsidRDefault="00313DBE" w:rsidP="00554EC3">
      <w:pPr>
        <w:spacing w:line="240" w:lineRule="exact"/>
        <w:ind w:firstLine="562"/>
        <w:jc w:val="both"/>
        <w:rPr>
          <w:rFonts w:ascii="CordiaUPC" w:hAnsi="CordiaUPC" w:cs="CordiaUPC"/>
          <w:b/>
          <w:bCs/>
          <w:i/>
          <w:iCs/>
          <w:sz w:val="26"/>
          <w:szCs w:val="26"/>
        </w:rPr>
      </w:pPr>
      <w:r w:rsidRPr="00554EC3">
        <w:rPr>
          <w:rFonts w:ascii="CordiaUPC" w:hAnsi="CordiaUPC" w:cs="CordiaUPC" w:hint="cs"/>
          <w:b/>
          <w:bCs/>
          <w:i/>
          <w:iCs/>
          <w:sz w:val="26"/>
          <w:szCs w:val="26"/>
        </w:rPr>
        <w:t>Reconciliation of effective tax rate</w:t>
      </w:r>
    </w:p>
    <w:p w14:paraId="3C017879" w14:textId="1F77A123" w:rsidR="00A14A74" w:rsidRDefault="00A14A74" w:rsidP="00554EC3">
      <w:pPr>
        <w:spacing w:line="240" w:lineRule="exact"/>
        <w:ind w:firstLine="562"/>
        <w:jc w:val="both"/>
        <w:rPr>
          <w:rFonts w:ascii="CordiaUPC" w:hAnsi="CordiaUPC" w:cs="CordiaUPC"/>
          <w:b/>
          <w:bCs/>
          <w:i/>
          <w:iCs/>
          <w:sz w:val="26"/>
          <w:szCs w:val="26"/>
        </w:rPr>
      </w:pPr>
    </w:p>
    <w:tbl>
      <w:tblPr>
        <w:tblW w:w="9468" w:type="dxa"/>
        <w:tblInd w:w="450" w:type="dxa"/>
        <w:tblLayout w:type="fixed"/>
        <w:tblCellMar>
          <w:left w:w="79" w:type="dxa"/>
          <w:right w:w="79" w:type="dxa"/>
        </w:tblCellMar>
        <w:tblLook w:val="04A0" w:firstRow="1" w:lastRow="0" w:firstColumn="1" w:lastColumn="0" w:noHBand="0" w:noVBand="1"/>
      </w:tblPr>
      <w:tblGrid>
        <w:gridCol w:w="5040"/>
        <w:gridCol w:w="864"/>
        <w:gridCol w:w="180"/>
        <w:gridCol w:w="1080"/>
        <w:gridCol w:w="180"/>
        <w:gridCol w:w="864"/>
        <w:gridCol w:w="180"/>
        <w:gridCol w:w="1080"/>
      </w:tblGrid>
      <w:tr w:rsidR="00A14A74" w:rsidRPr="00D00DA5" w14:paraId="5D350A28" w14:textId="77777777" w:rsidTr="00A14A74">
        <w:trPr>
          <w:cantSplit/>
          <w:tblHeader/>
        </w:trPr>
        <w:tc>
          <w:tcPr>
            <w:tcW w:w="5040" w:type="dxa"/>
          </w:tcPr>
          <w:p w14:paraId="192103BB"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4428" w:type="dxa"/>
            <w:gridSpan w:val="7"/>
          </w:tcPr>
          <w:p w14:paraId="2298DBCD"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
                <w:sz w:val="26"/>
                <w:szCs w:val="26"/>
              </w:rPr>
              <w:t>Consolidated</w:t>
            </w:r>
          </w:p>
        </w:tc>
      </w:tr>
      <w:tr w:rsidR="00A14A74" w:rsidRPr="00D00DA5" w14:paraId="3CF3C9FA" w14:textId="77777777" w:rsidTr="00A14A74">
        <w:trPr>
          <w:cantSplit/>
          <w:tblHeader/>
        </w:trPr>
        <w:tc>
          <w:tcPr>
            <w:tcW w:w="5040" w:type="dxa"/>
          </w:tcPr>
          <w:p w14:paraId="56D393B2" w14:textId="64BE11B4" w:rsidR="00A14A74" w:rsidRPr="00D00DA5" w:rsidRDefault="00473896" w:rsidP="00A14A74">
            <w:pPr>
              <w:tabs>
                <w:tab w:val="decimal" w:pos="765"/>
              </w:tabs>
              <w:spacing w:line="220" w:lineRule="exact"/>
              <w:rPr>
                <w:rFonts w:ascii="CordiaUPC" w:eastAsia="Times New Roman" w:hAnsi="CordiaUPC" w:cs="CordiaUPC"/>
                <w:sz w:val="26"/>
                <w:szCs w:val="26"/>
              </w:rPr>
            </w:pPr>
            <w:r>
              <w:rPr>
                <w:rFonts w:ascii="CordiaUPC" w:eastAsia="Times New Roman" w:hAnsi="CordiaUPC" w:cs="CordiaUPC"/>
                <w:b/>
                <w:bCs/>
                <w:i/>
                <w:iCs/>
                <w:sz w:val="26"/>
                <w:szCs w:val="26"/>
                <w:lang w:val="en-US"/>
              </w:rPr>
              <w:t>For the t</w:t>
            </w:r>
            <w:r w:rsidR="00A14A74" w:rsidRPr="00D00DA5">
              <w:rPr>
                <w:rFonts w:ascii="CordiaUPC" w:eastAsia="Times New Roman" w:hAnsi="CordiaUPC" w:cs="CordiaUPC" w:hint="cs"/>
                <w:b/>
                <w:bCs/>
                <w:i/>
                <w:iCs/>
                <w:sz w:val="26"/>
                <w:szCs w:val="26"/>
                <w:lang w:val="en-US"/>
              </w:rPr>
              <w:t xml:space="preserve">hree-month period ended </w:t>
            </w:r>
            <w:r w:rsidR="00A14A74">
              <w:rPr>
                <w:rFonts w:ascii="CordiaUPC" w:eastAsia="Times New Roman" w:hAnsi="CordiaUPC" w:cs="CordiaUPC"/>
                <w:b/>
                <w:bCs/>
                <w:i/>
                <w:iCs/>
                <w:sz w:val="26"/>
                <w:szCs w:val="26"/>
                <w:lang w:val="en-US"/>
              </w:rPr>
              <w:t>30</w:t>
            </w:r>
            <w:r w:rsidR="00A14A74" w:rsidRPr="00D00DA5">
              <w:rPr>
                <w:rFonts w:ascii="CordiaUPC" w:eastAsia="Times New Roman" w:hAnsi="CordiaUPC" w:cs="CordiaUPC" w:hint="cs"/>
                <w:b/>
                <w:bCs/>
                <w:i/>
                <w:iCs/>
                <w:sz w:val="26"/>
                <w:szCs w:val="26"/>
                <w:lang w:val="en-US"/>
              </w:rPr>
              <w:t xml:space="preserve"> </w:t>
            </w:r>
            <w:r w:rsidR="00A14A74">
              <w:rPr>
                <w:rFonts w:ascii="CordiaUPC" w:eastAsia="Times New Roman" w:hAnsi="CordiaUPC" w:cs="CordiaUPC"/>
                <w:b/>
                <w:bCs/>
                <w:i/>
                <w:iCs/>
                <w:sz w:val="26"/>
                <w:szCs w:val="26"/>
                <w:lang w:val="en-US"/>
              </w:rPr>
              <w:t>June</w:t>
            </w:r>
          </w:p>
        </w:tc>
        <w:tc>
          <w:tcPr>
            <w:tcW w:w="2124" w:type="dxa"/>
            <w:gridSpan w:val="3"/>
          </w:tcPr>
          <w:p w14:paraId="0DD5F47A"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tcPr>
          <w:p w14:paraId="64109382"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2124" w:type="dxa"/>
            <w:gridSpan w:val="3"/>
          </w:tcPr>
          <w:p w14:paraId="6AF7BBFD"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A14A74" w:rsidRPr="00D00DA5" w14:paraId="26051D9A" w14:textId="77777777" w:rsidTr="00A14A74">
        <w:trPr>
          <w:cantSplit/>
          <w:tblHeader/>
        </w:trPr>
        <w:tc>
          <w:tcPr>
            <w:tcW w:w="5040" w:type="dxa"/>
          </w:tcPr>
          <w:p w14:paraId="6F985967"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tcPr>
          <w:p w14:paraId="42AABF9A"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2B85421A"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32459A0A"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c>
          <w:tcPr>
            <w:tcW w:w="180" w:type="dxa"/>
          </w:tcPr>
          <w:p w14:paraId="33334D1F"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864" w:type="dxa"/>
          </w:tcPr>
          <w:p w14:paraId="52226FC8"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0E273D7A"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126E216D"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r>
      <w:tr w:rsidR="00A14A74" w:rsidRPr="00D00DA5" w14:paraId="4BEAB0E6" w14:textId="77777777" w:rsidTr="00A14A74">
        <w:trPr>
          <w:cantSplit/>
          <w:tblHeader/>
        </w:trPr>
        <w:tc>
          <w:tcPr>
            <w:tcW w:w="5040" w:type="dxa"/>
          </w:tcPr>
          <w:p w14:paraId="2D4D6FF8"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tcPr>
          <w:p w14:paraId="0ECD3A77"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724891A3"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65081312"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c>
          <w:tcPr>
            <w:tcW w:w="180" w:type="dxa"/>
          </w:tcPr>
          <w:p w14:paraId="01D0994C"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864" w:type="dxa"/>
          </w:tcPr>
          <w:p w14:paraId="3A95A079"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193A0DB7"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632CE218"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r>
      <w:tr w:rsidR="00A14A74" w:rsidRPr="00D00DA5" w14:paraId="3EE94113" w14:textId="77777777" w:rsidTr="00A14A74">
        <w:trPr>
          <w:cantSplit/>
          <w:trHeight w:val="64"/>
        </w:trPr>
        <w:tc>
          <w:tcPr>
            <w:tcW w:w="5040" w:type="dxa"/>
          </w:tcPr>
          <w:p w14:paraId="05913CE7" w14:textId="77777777" w:rsidR="00A14A74" w:rsidRPr="00D00DA5" w:rsidRDefault="00A14A74" w:rsidP="00A14A74">
            <w:pPr>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Profit before income tax </w:t>
            </w:r>
          </w:p>
        </w:tc>
        <w:tc>
          <w:tcPr>
            <w:tcW w:w="864" w:type="dxa"/>
          </w:tcPr>
          <w:p w14:paraId="2FDA1920"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sz w:val="26"/>
                <w:szCs w:val="26"/>
              </w:rPr>
            </w:pPr>
          </w:p>
        </w:tc>
        <w:tc>
          <w:tcPr>
            <w:tcW w:w="180" w:type="dxa"/>
          </w:tcPr>
          <w:p w14:paraId="5D02A4BC"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49769E68" w14:textId="451C318B" w:rsidR="00A14A74" w:rsidRPr="00D00DA5" w:rsidRDefault="000A3646" w:rsidP="00A14A74">
            <w:pPr>
              <w:tabs>
                <w:tab w:val="decimal" w:pos="799"/>
              </w:tabs>
              <w:spacing w:line="220" w:lineRule="exact"/>
              <w:ind w:right="-19"/>
              <w:rPr>
                <w:rFonts w:ascii="CordiaUPC" w:eastAsia="Times New Roman" w:hAnsi="CordiaUPC" w:cs="CordiaUPC"/>
                <w:sz w:val="26"/>
                <w:szCs w:val="26"/>
              </w:rPr>
            </w:pPr>
            <w:r>
              <w:rPr>
                <w:rFonts w:ascii="CordiaUPC" w:eastAsia="Times New Roman" w:hAnsi="CordiaUPC" w:cs="CordiaUPC"/>
                <w:sz w:val="26"/>
                <w:szCs w:val="26"/>
              </w:rPr>
              <w:t>3,007</w:t>
            </w:r>
          </w:p>
        </w:tc>
        <w:tc>
          <w:tcPr>
            <w:tcW w:w="180" w:type="dxa"/>
          </w:tcPr>
          <w:p w14:paraId="66A7DB03"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tcPr>
          <w:p w14:paraId="5089FD1F"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sz w:val="26"/>
                <w:szCs w:val="26"/>
              </w:rPr>
            </w:pPr>
          </w:p>
        </w:tc>
        <w:tc>
          <w:tcPr>
            <w:tcW w:w="180" w:type="dxa"/>
          </w:tcPr>
          <w:p w14:paraId="58C071D7"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69DC2E4D" w14:textId="3355BE3E" w:rsidR="00A14A74" w:rsidRPr="00D00DA5" w:rsidRDefault="00A14A74" w:rsidP="00A14A74">
            <w:pPr>
              <w:tabs>
                <w:tab w:val="decimal" w:pos="799"/>
              </w:tabs>
              <w:spacing w:line="220" w:lineRule="exact"/>
              <w:ind w:right="-19"/>
              <w:rPr>
                <w:rFonts w:ascii="CordiaUPC" w:eastAsia="Times New Roman" w:hAnsi="CordiaUPC" w:cs="CordiaUPC"/>
                <w:sz w:val="26"/>
                <w:szCs w:val="26"/>
              </w:rPr>
            </w:pPr>
            <w:r w:rsidRPr="00ED1EE0">
              <w:rPr>
                <w:rFonts w:ascii="CordiaUPC" w:eastAsia="Times New Roman" w:hAnsi="CordiaUPC" w:cs="CordiaUPC" w:hint="cs"/>
                <w:sz w:val="26"/>
                <w:szCs w:val="26"/>
                <w:lang w:val="en-US" w:bidi="th-TH"/>
              </w:rPr>
              <w:t>3,820</w:t>
            </w:r>
          </w:p>
        </w:tc>
      </w:tr>
      <w:tr w:rsidR="00A14A74" w:rsidRPr="00D00DA5" w14:paraId="05071FEE" w14:textId="77777777" w:rsidTr="00A14A74">
        <w:trPr>
          <w:cantSplit/>
          <w:trHeight w:val="64"/>
        </w:trPr>
        <w:tc>
          <w:tcPr>
            <w:tcW w:w="5040" w:type="dxa"/>
          </w:tcPr>
          <w:p w14:paraId="15724E78" w14:textId="77777777" w:rsidR="00A14A74" w:rsidRPr="00D00DA5" w:rsidRDefault="00A14A74" w:rsidP="00A14A74">
            <w:pPr>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Income tax using the Thai corporation tax rate</w:t>
            </w:r>
          </w:p>
        </w:tc>
        <w:tc>
          <w:tcPr>
            <w:tcW w:w="864" w:type="dxa"/>
          </w:tcPr>
          <w:p w14:paraId="5D391FE4" w14:textId="7F6325A5" w:rsidR="00A14A74"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738966E9"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793DE6DC" w14:textId="1F17CEB9" w:rsidR="00A14A74" w:rsidRPr="00D00DA5" w:rsidRDefault="000A3646" w:rsidP="00A14A74">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601</w:t>
            </w:r>
          </w:p>
        </w:tc>
        <w:tc>
          <w:tcPr>
            <w:tcW w:w="180" w:type="dxa"/>
          </w:tcPr>
          <w:p w14:paraId="56CE8D9E"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tcPr>
          <w:p w14:paraId="4D1BBE70" w14:textId="1A46B5C0" w:rsidR="00A14A74" w:rsidRPr="00D00DA5" w:rsidRDefault="00A14A74"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20</w:t>
            </w:r>
          </w:p>
        </w:tc>
        <w:tc>
          <w:tcPr>
            <w:tcW w:w="180" w:type="dxa"/>
          </w:tcPr>
          <w:p w14:paraId="3C65B8F0"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25749865" w14:textId="04B6ECEA" w:rsidR="00A14A74" w:rsidRPr="00D00DA5" w:rsidRDefault="00A14A74" w:rsidP="00A14A74">
            <w:pPr>
              <w:tabs>
                <w:tab w:val="decimal" w:pos="799"/>
              </w:tabs>
              <w:spacing w:line="22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764</w:t>
            </w:r>
          </w:p>
        </w:tc>
      </w:tr>
      <w:tr w:rsidR="00A14A74" w:rsidRPr="00D00DA5" w14:paraId="0F89EC65" w14:textId="77777777" w:rsidTr="00A14A74">
        <w:trPr>
          <w:cantSplit/>
          <w:trHeight w:val="64"/>
        </w:trPr>
        <w:tc>
          <w:tcPr>
            <w:tcW w:w="5040" w:type="dxa"/>
          </w:tcPr>
          <w:p w14:paraId="7D609AA4" w14:textId="77777777" w:rsidR="00A14A74" w:rsidRPr="00D00DA5" w:rsidRDefault="00A14A74" w:rsidP="00A14A74">
            <w:pPr>
              <w:spacing w:line="220" w:lineRule="exact"/>
              <w:ind w:left="149" w:hanging="149"/>
              <w:rPr>
                <w:rFonts w:ascii="CordiaUPC" w:hAnsi="CordiaUPC" w:cs="CordiaUPC"/>
                <w:sz w:val="26"/>
                <w:szCs w:val="26"/>
              </w:rPr>
            </w:pPr>
            <w:bookmarkStart w:id="29" w:name="_Hlk70201663"/>
            <w:r w:rsidRPr="00D00DA5">
              <w:rPr>
                <w:rFonts w:ascii="CordiaUPC" w:hAnsi="CordiaUPC" w:cs="CordiaUPC" w:hint="cs"/>
                <w:sz w:val="26"/>
                <w:szCs w:val="26"/>
              </w:rPr>
              <w:t>Deferred tax expense which previously unrecognised   deductible temporary difference had been met the   recognition criteria and utilised during the period</w:t>
            </w:r>
          </w:p>
        </w:tc>
        <w:tc>
          <w:tcPr>
            <w:tcW w:w="864" w:type="dxa"/>
          </w:tcPr>
          <w:p w14:paraId="62A326BD" w14:textId="77777777" w:rsidR="00A14A74" w:rsidRDefault="00A14A74" w:rsidP="00A14A74">
            <w:pPr>
              <w:tabs>
                <w:tab w:val="decimal" w:pos="551"/>
              </w:tabs>
              <w:spacing w:line="220" w:lineRule="exact"/>
              <w:rPr>
                <w:rFonts w:ascii="CordiaUPC" w:eastAsia="Times New Roman" w:hAnsi="CordiaUPC" w:cs="CordiaUPC"/>
                <w:sz w:val="26"/>
                <w:szCs w:val="26"/>
              </w:rPr>
            </w:pPr>
          </w:p>
          <w:p w14:paraId="55116EAE" w14:textId="77777777" w:rsidR="00BD0B9F" w:rsidRDefault="00BD0B9F" w:rsidP="00A14A74">
            <w:pPr>
              <w:tabs>
                <w:tab w:val="decimal" w:pos="551"/>
              </w:tabs>
              <w:spacing w:line="220" w:lineRule="exact"/>
              <w:rPr>
                <w:rFonts w:ascii="CordiaUPC" w:eastAsia="Times New Roman" w:hAnsi="CordiaUPC" w:cs="CordiaUPC"/>
                <w:sz w:val="26"/>
                <w:szCs w:val="26"/>
              </w:rPr>
            </w:pPr>
          </w:p>
          <w:p w14:paraId="17974F13" w14:textId="55C20829" w:rsidR="00BD0B9F"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22C14B4B"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tcBorders>
              <w:left w:val="nil"/>
              <w:right w:val="nil"/>
            </w:tcBorders>
          </w:tcPr>
          <w:p w14:paraId="2833518E" w14:textId="77777777" w:rsidR="00A14A74" w:rsidRDefault="00A14A74" w:rsidP="00A14A74">
            <w:pPr>
              <w:tabs>
                <w:tab w:val="decimal" w:pos="799"/>
              </w:tabs>
              <w:spacing w:line="220" w:lineRule="exact"/>
              <w:ind w:right="11"/>
              <w:rPr>
                <w:rFonts w:ascii="CordiaUPC" w:eastAsia="Times New Roman" w:hAnsi="CordiaUPC" w:cs="CordiaUPC"/>
                <w:sz w:val="26"/>
                <w:szCs w:val="26"/>
              </w:rPr>
            </w:pPr>
          </w:p>
          <w:p w14:paraId="68922800" w14:textId="77777777" w:rsidR="000A3646" w:rsidRDefault="000A3646" w:rsidP="00A14A74">
            <w:pPr>
              <w:tabs>
                <w:tab w:val="decimal" w:pos="799"/>
              </w:tabs>
              <w:spacing w:line="220" w:lineRule="exact"/>
              <w:ind w:right="11"/>
              <w:rPr>
                <w:rFonts w:ascii="CordiaUPC" w:eastAsia="Times New Roman" w:hAnsi="CordiaUPC" w:cs="CordiaUPC"/>
                <w:sz w:val="26"/>
                <w:szCs w:val="26"/>
              </w:rPr>
            </w:pPr>
          </w:p>
          <w:p w14:paraId="52D010BC" w14:textId="3B47CF65" w:rsidR="000A3646" w:rsidRPr="00D00DA5" w:rsidRDefault="00B64677" w:rsidP="00A14A74">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(19)</w:t>
            </w:r>
          </w:p>
        </w:tc>
        <w:tc>
          <w:tcPr>
            <w:tcW w:w="180" w:type="dxa"/>
          </w:tcPr>
          <w:p w14:paraId="131ED7A3"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864" w:type="dxa"/>
            <w:vAlign w:val="bottom"/>
          </w:tcPr>
          <w:p w14:paraId="31E20657" w14:textId="65DD2D2F" w:rsidR="00A14A74" w:rsidRPr="00D00DA5" w:rsidRDefault="00A14A74"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tcPr>
          <w:p w14:paraId="471A09A7"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tcBorders>
              <w:left w:val="nil"/>
              <w:right w:val="nil"/>
            </w:tcBorders>
            <w:vAlign w:val="bottom"/>
          </w:tcPr>
          <w:p w14:paraId="79460DBC" w14:textId="3F33F3E2" w:rsidR="00A14A74" w:rsidRPr="00D00DA5" w:rsidRDefault="00A14A74" w:rsidP="00A14A74">
            <w:pPr>
              <w:tabs>
                <w:tab w:val="decimal" w:pos="799"/>
              </w:tabs>
              <w:spacing w:line="22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(11)</w:t>
            </w:r>
          </w:p>
        </w:tc>
      </w:tr>
      <w:bookmarkEnd w:id="29"/>
      <w:tr w:rsidR="00A14A74" w:rsidRPr="00D00DA5" w14:paraId="2E1DD755" w14:textId="77777777" w:rsidTr="00A14A74">
        <w:trPr>
          <w:cantSplit/>
          <w:trHeight w:val="64"/>
        </w:trPr>
        <w:tc>
          <w:tcPr>
            <w:tcW w:w="5040" w:type="dxa"/>
          </w:tcPr>
          <w:p w14:paraId="393EA559" w14:textId="77777777" w:rsidR="00A14A74" w:rsidRPr="00D00DA5" w:rsidRDefault="00A14A74" w:rsidP="00A14A74">
            <w:pPr>
              <w:spacing w:line="220" w:lineRule="exact"/>
              <w:ind w:left="149" w:hanging="149"/>
              <w:rPr>
                <w:rFonts w:ascii="CordiaUPC" w:hAnsi="CordiaUPC" w:cs="CordiaUPC"/>
                <w:sz w:val="26"/>
                <w:szCs w:val="26"/>
              </w:rPr>
            </w:pPr>
            <w:r w:rsidRPr="00D00DA5">
              <w:rPr>
                <w:rFonts w:ascii="CordiaUPC" w:hAnsi="CordiaUPC" w:cs="CordiaUPC" w:hint="cs"/>
                <w:sz w:val="26"/>
                <w:szCs w:val="26"/>
              </w:rPr>
              <w:t>Deferred tax expense which deductible temporary difference had not been met the recognition criteria during the period</w:t>
            </w:r>
          </w:p>
        </w:tc>
        <w:tc>
          <w:tcPr>
            <w:tcW w:w="864" w:type="dxa"/>
          </w:tcPr>
          <w:p w14:paraId="50D282A8" w14:textId="77777777" w:rsidR="00A14A74" w:rsidRDefault="00A14A74" w:rsidP="00A14A74">
            <w:pPr>
              <w:tabs>
                <w:tab w:val="decimal" w:pos="551"/>
              </w:tabs>
              <w:spacing w:line="220" w:lineRule="exact"/>
              <w:rPr>
                <w:rFonts w:ascii="CordiaUPC" w:eastAsia="Times New Roman" w:hAnsi="CordiaUPC" w:cs="CordiaUPC"/>
                <w:sz w:val="26"/>
                <w:szCs w:val="26"/>
              </w:rPr>
            </w:pPr>
          </w:p>
          <w:p w14:paraId="255DF3A6" w14:textId="36EB4A9D" w:rsidR="00BD0B9F"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2058E25A"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left w:val="nil"/>
              <w:right w:val="nil"/>
            </w:tcBorders>
          </w:tcPr>
          <w:p w14:paraId="1A251163" w14:textId="77777777" w:rsidR="00A14A74" w:rsidRDefault="00A14A74" w:rsidP="00A14A74">
            <w:pPr>
              <w:tabs>
                <w:tab w:val="decimal" w:pos="799"/>
              </w:tabs>
              <w:spacing w:line="220" w:lineRule="exact"/>
              <w:ind w:right="11"/>
              <w:rPr>
                <w:rFonts w:ascii="CordiaUPC" w:eastAsia="Times New Roman" w:hAnsi="CordiaUPC" w:cs="CordiaUPC"/>
                <w:sz w:val="26"/>
                <w:szCs w:val="26"/>
              </w:rPr>
            </w:pPr>
          </w:p>
          <w:p w14:paraId="7A1DC2DC" w14:textId="0F223945" w:rsidR="00B64677" w:rsidRPr="00D00DA5" w:rsidRDefault="00B64677" w:rsidP="00A14A74">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62C965FC"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vAlign w:val="bottom"/>
          </w:tcPr>
          <w:p w14:paraId="1C94A596" w14:textId="32D1A639" w:rsidR="00A14A74" w:rsidRPr="00D00DA5" w:rsidRDefault="00A14A74"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tcPr>
          <w:p w14:paraId="0DA11F45"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left w:val="nil"/>
              <w:right w:val="nil"/>
            </w:tcBorders>
            <w:vAlign w:val="bottom"/>
          </w:tcPr>
          <w:p w14:paraId="29549D28" w14:textId="2430D5D5" w:rsidR="00A14A74" w:rsidRPr="00D00DA5" w:rsidRDefault="00A14A74" w:rsidP="00A14A74">
            <w:pPr>
              <w:tabs>
                <w:tab w:val="decimal" w:pos="799"/>
              </w:tabs>
              <w:spacing w:line="22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w:t>
            </w:r>
          </w:p>
        </w:tc>
      </w:tr>
      <w:tr w:rsidR="00A14A74" w:rsidRPr="00D00DA5" w14:paraId="08CDC070" w14:textId="77777777" w:rsidTr="00A14A74">
        <w:trPr>
          <w:cantSplit/>
        </w:trPr>
        <w:tc>
          <w:tcPr>
            <w:tcW w:w="5040" w:type="dxa"/>
          </w:tcPr>
          <w:p w14:paraId="49DA9C83" w14:textId="77777777" w:rsidR="00A14A74" w:rsidRPr="00D00DA5" w:rsidRDefault="00A14A74" w:rsidP="00A14A74">
            <w:pPr>
              <w:spacing w:line="22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Tax effect of income and expenses that are not taxable</w:t>
            </w:r>
          </w:p>
        </w:tc>
        <w:tc>
          <w:tcPr>
            <w:tcW w:w="864" w:type="dxa"/>
            <w:vAlign w:val="bottom"/>
          </w:tcPr>
          <w:p w14:paraId="62B3361D" w14:textId="77777777" w:rsidR="00A14A74" w:rsidRPr="00D00DA5" w:rsidRDefault="00A14A74" w:rsidP="00A14A74">
            <w:pPr>
              <w:tabs>
                <w:tab w:val="decimal" w:pos="551"/>
              </w:tabs>
              <w:spacing w:line="220" w:lineRule="exact"/>
              <w:rPr>
                <w:rFonts w:ascii="CordiaUPC" w:eastAsia="Times New Roman" w:hAnsi="CordiaUPC" w:cs="CordiaUPC"/>
                <w:sz w:val="26"/>
                <w:szCs w:val="26"/>
              </w:rPr>
            </w:pPr>
          </w:p>
        </w:tc>
        <w:tc>
          <w:tcPr>
            <w:tcW w:w="180" w:type="dxa"/>
          </w:tcPr>
          <w:p w14:paraId="102FDF4A"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vAlign w:val="bottom"/>
          </w:tcPr>
          <w:p w14:paraId="1795CAD0" w14:textId="29406E0E" w:rsidR="00B64677" w:rsidRPr="00D00DA5" w:rsidRDefault="00B64677" w:rsidP="00A14A74">
            <w:pPr>
              <w:tabs>
                <w:tab w:val="decimal" w:pos="799"/>
              </w:tabs>
              <w:spacing w:line="220" w:lineRule="exact"/>
              <w:rPr>
                <w:rFonts w:ascii="CordiaUPC" w:eastAsia="Times New Roman" w:hAnsi="CordiaUPC" w:cs="CordiaUPC"/>
                <w:sz w:val="26"/>
                <w:szCs w:val="26"/>
              </w:rPr>
            </w:pPr>
          </w:p>
        </w:tc>
        <w:tc>
          <w:tcPr>
            <w:tcW w:w="180" w:type="dxa"/>
          </w:tcPr>
          <w:p w14:paraId="6892587D"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864" w:type="dxa"/>
            <w:vAlign w:val="bottom"/>
          </w:tcPr>
          <w:p w14:paraId="5159A5D3" w14:textId="22EEC758" w:rsidR="00A14A74" w:rsidRPr="00D00DA5" w:rsidRDefault="00A14A74" w:rsidP="00A14A74">
            <w:pPr>
              <w:tabs>
                <w:tab w:val="decimal" w:pos="551"/>
              </w:tabs>
              <w:spacing w:line="220" w:lineRule="exact"/>
              <w:rPr>
                <w:rFonts w:ascii="CordiaUPC" w:eastAsia="Times New Roman" w:hAnsi="CordiaUPC" w:cs="CordiaUPC"/>
                <w:sz w:val="26"/>
                <w:szCs w:val="26"/>
              </w:rPr>
            </w:pPr>
          </w:p>
        </w:tc>
        <w:tc>
          <w:tcPr>
            <w:tcW w:w="180" w:type="dxa"/>
          </w:tcPr>
          <w:p w14:paraId="773B7780"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vAlign w:val="bottom"/>
          </w:tcPr>
          <w:p w14:paraId="3F646043" w14:textId="078E8BA9" w:rsidR="00A14A74" w:rsidRPr="00D00DA5" w:rsidRDefault="00A14A74" w:rsidP="00A14A74">
            <w:pPr>
              <w:tabs>
                <w:tab w:val="decimal" w:pos="799"/>
              </w:tabs>
              <w:spacing w:line="220" w:lineRule="exact"/>
              <w:rPr>
                <w:rFonts w:ascii="CordiaUPC" w:eastAsia="Times New Roman" w:hAnsi="CordiaUPC" w:cs="CordiaUPC"/>
                <w:sz w:val="26"/>
                <w:szCs w:val="26"/>
              </w:rPr>
            </w:pPr>
          </w:p>
        </w:tc>
      </w:tr>
      <w:tr w:rsidR="00A14A74" w:rsidRPr="00D00DA5" w14:paraId="7CF722F2" w14:textId="77777777" w:rsidTr="00A14A74">
        <w:trPr>
          <w:cantSplit/>
        </w:trPr>
        <w:tc>
          <w:tcPr>
            <w:tcW w:w="5040" w:type="dxa"/>
          </w:tcPr>
          <w:p w14:paraId="585C30D9" w14:textId="77777777" w:rsidR="00A14A74" w:rsidRPr="00D00DA5" w:rsidRDefault="00A14A74" w:rsidP="00A14A74">
            <w:pPr>
              <w:spacing w:line="22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 xml:space="preserve">   income or not </w:t>
            </w:r>
            <w:proofErr w:type="spellStart"/>
            <w:r w:rsidRPr="00D00DA5">
              <w:rPr>
                <w:rFonts w:ascii="CordiaUPC" w:eastAsia="Times New Roman" w:hAnsi="CordiaUPC" w:cs="CordiaUPC" w:hint="cs"/>
                <w:sz w:val="26"/>
                <w:szCs w:val="26"/>
              </w:rPr>
              <w:t>deductable</w:t>
            </w:r>
            <w:proofErr w:type="spellEnd"/>
            <w:r w:rsidRPr="00D00DA5">
              <w:rPr>
                <w:rFonts w:ascii="CordiaUPC" w:eastAsia="Times New Roman" w:hAnsi="CordiaUPC" w:cs="CordiaUPC" w:hint="cs"/>
                <w:sz w:val="26"/>
                <w:szCs w:val="26"/>
              </w:rPr>
              <w:t xml:space="preserve"> in determining taxable profit, net</w:t>
            </w:r>
          </w:p>
        </w:tc>
        <w:tc>
          <w:tcPr>
            <w:tcW w:w="864" w:type="dxa"/>
            <w:vAlign w:val="bottom"/>
          </w:tcPr>
          <w:p w14:paraId="63CADC75" w14:textId="4C017264" w:rsidR="00A14A74"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(5)</w:t>
            </w:r>
          </w:p>
        </w:tc>
        <w:tc>
          <w:tcPr>
            <w:tcW w:w="180" w:type="dxa"/>
          </w:tcPr>
          <w:p w14:paraId="7878565B"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vAlign w:val="bottom"/>
          </w:tcPr>
          <w:p w14:paraId="3B95E9CE" w14:textId="58577A58" w:rsidR="00A14A74" w:rsidRPr="00D00DA5" w:rsidRDefault="00BD0B9F" w:rsidP="00A14A74">
            <w:pPr>
              <w:tabs>
                <w:tab w:val="decimal" w:pos="799"/>
              </w:tabs>
              <w:spacing w:line="220" w:lineRule="exact"/>
              <w:rPr>
                <w:rFonts w:ascii="CordiaUPC" w:eastAsia="Times New Roman" w:hAnsi="CordiaUPC" w:cs="CordiaUPC"/>
                <w:sz w:val="26"/>
                <w:szCs w:val="26"/>
              </w:rPr>
            </w:pPr>
            <w:r>
              <w:rPr>
                <w:rFonts w:ascii="CordiaUPC" w:eastAsia="Times New Roman" w:hAnsi="CordiaUPC" w:cs="CordiaUPC"/>
                <w:sz w:val="26"/>
                <w:szCs w:val="26"/>
              </w:rPr>
              <w:t>(141)</w:t>
            </w:r>
          </w:p>
        </w:tc>
        <w:tc>
          <w:tcPr>
            <w:tcW w:w="180" w:type="dxa"/>
          </w:tcPr>
          <w:p w14:paraId="01374A59"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864" w:type="dxa"/>
            <w:vAlign w:val="bottom"/>
          </w:tcPr>
          <w:p w14:paraId="412BE8E3" w14:textId="3D623C88" w:rsidR="00A14A74" w:rsidRPr="00D00DA5" w:rsidRDefault="00BD0B9F"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(1)</w:t>
            </w:r>
          </w:p>
        </w:tc>
        <w:tc>
          <w:tcPr>
            <w:tcW w:w="180" w:type="dxa"/>
          </w:tcPr>
          <w:p w14:paraId="4C921AEA"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tcPr>
          <w:p w14:paraId="1C1F6F22" w14:textId="029094A3" w:rsidR="00A14A74" w:rsidRPr="00D00DA5" w:rsidRDefault="00BD0B9F" w:rsidP="00A14A74">
            <w:pPr>
              <w:tabs>
                <w:tab w:val="decimal" w:pos="799"/>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(22)</w:t>
            </w:r>
          </w:p>
        </w:tc>
      </w:tr>
      <w:tr w:rsidR="00BD0B9F" w:rsidRPr="00D00DA5" w14:paraId="08ABE37F" w14:textId="77777777" w:rsidTr="00A14A74">
        <w:trPr>
          <w:cantSplit/>
        </w:trPr>
        <w:tc>
          <w:tcPr>
            <w:tcW w:w="5040" w:type="dxa"/>
          </w:tcPr>
          <w:p w14:paraId="711B336A" w14:textId="378EF742" w:rsidR="00BD0B9F" w:rsidRPr="00D00DA5" w:rsidRDefault="004D3CDD" w:rsidP="00A14A74">
            <w:pPr>
              <w:spacing w:line="220" w:lineRule="exact"/>
              <w:ind w:left="149" w:hanging="149"/>
              <w:rPr>
                <w:rFonts w:ascii="CordiaUPC" w:eastAsia="Times New Roman" w:hAnsi="CordiaUPC" w:cs="CordiaUPC"/>
                <w:sz w:val="26"/>
                <w:szCs w:val="26"/>
              </w:rPr>
            </w:pPr>
            <w:r>
              <w:rPr>
                <w:rFonts w:ascii="CordiaUPC" w:eastAsia="Times New Roman" w:hAnsi="CordiaUPC" w:cs="CordiaUPC"/>
                <w:sz w:val="26"/>
                <w:szCs w:val="26"/>
                <w:lang w:val="en-US" w:bidi="th-TH"/>
              </w:rPr>
              <w:t>Under (o</w:t>
            </w:r>
            <w:proofErr w:type="spellStart"/>
            <w:r w:rsidR="00BD0B9F" w:rsidRPr="00BD0B9F">
              <w:rPr>
                <w:rFonts w:ascii="CordiaUPC" w:eastAsia="Times New Roman" w:hAnsi="CordiaUPC" w:cs="CordiaUPC"/>
                <w:sz w:val="26"/>
                <w:szCs w:val="26"/>
              </w:rPr>
              <w:t>ver</w:t>
            </w:r>
            <w:proofErr w:type="spellEnd"/>
            <w:r w:rsidR="00EA17BD">
              <w:rPr>
                <w:rFonts w:ascii="CordiaUPC" w:eastAsia="Times New Roman" w:hAnsi="CordiaUPC" w:cs="CordiaUPC"/>
                <w:sz w:val="26"/>
                <w:szCs w:val="26"/>
              </w:rPr>
              <w:t xml:space="preserve">) </w:t>
            </w:r>
            <w:r w:rsidR="00BD0B9F" w:rsidRPr="00BD0B9F">
              <w:rPr>
                <w:rFonts w:ascii="CordiaUPC" w:eastAsia="Times New Roman" w:hAnsi="CordiaUPC" w:cs="CordiaUPC"/>
                <w:sz w:val="26"/>
                <w:szCs w:val="26"/>
              </w:rPr>
              <w:t>provided in prior periods</w:t>
            </w:r>
          </w:p>
        </w:tc>
        <w:tc>
          <w:tcPr>
            <w:tcW w:w="864" w:type="dxa"/>
            <w:vAlign w:val="bottom"/>
          </w:tcPr>
          <w:p w14:paraId="3B906D9B" w14:textId="6E8E3B98" w:rsidR="00BD0B9F"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2EC9B624" w14:textId="77777777" w:rsidR="00BD0B9F" w:rsidRPr="00D00DA5" w:rsidRDefault="00BD0B9F" w:rsidP="00A14A74">
            <w:pPr>
              <w:tabs>
                <w:tab w:val="decimal" w:pos="765"/>
              </w:tabs>
              <w:spacing w:line="220" w:lineRule="exact"/>
              <w:rPr>
                <w:rFonts w:ascii="CordiaUPC" w:eastAsia="Times New Roman" w:hAnsi="CordiaUPC" w:cs="CordiaUPC"/>
                <w:sz w:val="26"/>
                <w:szCs w:val="26"/>
              </w:rPr>
            </w:pPr>
          </w:p>
        </w:tc>
        <w:tc>
          <w:tcPr>
            <w:tcW w:w="1080" w:type="dxa"/>
            <w:vAlign w:val="bottom"/>
          </w:tcPr>
          <w:p w14:paraId="0B5D4CF6" w14:textId="4A55D33F" w:rsidR="00BD0B9F" w:rsidRPr="00D00DA5" w:rsidRDefault="00BD0B9F" w:rsidP="00A14A74">
            <w:pPr>
              <w:tabs>
                <w:tab w:val="decimal" w:pos="799"/>
              </w:tabs>
              <w:spacing w:line="220" w:lineRule="exact"/>
              <w:rPr>
                <w:rFonts w:ascii="CordiaUPC" w:eastAsia="Times New Roman" w:hAnsi="CordiaUPC" w:cs="CordiaUPC"/>
                <w:sz w:val="26"/>
                <w:szCs w:val="26"/>
              </w:rPr>
            </w:pPr>
            <w:r>
              <w:rPr>
                <w:rFonts w:ascii="CordiaUPC" w:eastAsia="Times New Roman" w:hAnsi="CordiaUPC" w:cs="CordiaUPC"/>
                <w:sz w:val="26"/>
                <w:szCs w:val="26"/>
              </w:rPr>
              <w:t>31</w:t>
            </w:r>
          </w:p>
        </w:tc>
        <w:tc>
          <w:tcPr>
            <w:tcW w:w="180" w:type="dxa"/>
          </w:tcPr>
          <w:p w14:paraId="155E3098" w14:textId="77777777" w:rsidR="00BD0B9F" w:rsidRPr="00D00DA5" w:rsidRDefault="00BD0B9F" w:rsidP="00A14A74">
            <w:pPr>
              <w:tabs>
                <w:tab w:val="decimal" w:pos="765"/>
              </w:tabs>
              <w:spacing w:line="220" w:lineRule="exact"/>
              <w:rPr>
                <w:rFonts w:ascii="CordiaUPC" w:eastAsia="Times New Roman" w:hAnsi="CordiaUPC" w:cs="CordiaUPC"/>
                <w:sz w:val="26"/>
                <w:szCs w:val="26"/>
              </w:rPr>
            </w:pPr>
          </w:p>
        </w:tc>
        <w:tc>
          <w:tcPr>
            <w:tcW w:w="864" w:type="dxa"/>
            <w:vAlign w:val="bottom"/>
          </w:tcPr>
          <w:p w14:paraId="597AE5AC" w14:textId="46E0F8FA" w:rsidR="00BD0B9F" w:rsidRPr="00ED1EE0" w:rsidRDefault="00BD0B9F"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tcPr>
          <w:p w14:paraId="5AC9E900" w14:textId="77777777" w:rsidR="00BD0B9F" w:rsidRPr="00D00DA5" w:rsidRDefault="00BD0B9F" w:rsidP="00A14A74">
            <w:pPr>
              <w:tabs>
                <w:tab w:val="decimal" w:pos="765"/>
              </w:tabs>
              <w:spacing w:line="220" w:lineRule="exact"/>
              <w:rPr>
                <w:rFonts w:ascii="CordiaUPC" w:eastAsia="Times New Roman" w:hAnsi="CordiaUPC" w:cs="CordiaUPC"/>
                <w:sz w:val="26"/>
                <w:szCs w:val="26"/>
              </w:rPr>
            </w:pPr>
          </w:p>
        </w:tc>
        <w:tc>
          <w:tcPr>
            <w:tcW w:w="1080" w:type="dxa"/>
          </w:tcPr>
          <w:p w14:paraId="0EFC85F6" w14:textId="395B055C" w:rsidR="00BD0B9F" w:rsidRPr="00ED1EE0" w:rsidRDefault="00BD0B9F" w:rsidP="00A14A74">
            <w:pPr>
              <w:tabs>
                <w:tab w:val="decimal" w:pos="799"/>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(7)</w:t>
            </w:r>
          </w:p>
        </w:tc>
      </w:tr>
      <w:tr w:rsidR="00A14A74" w:rsidRPr="00D00DA5" w14:paraId="127ADD44" w14:textId="77777777" w:rsidTr="00A14A74">
        <w:trPr>
          <w:cantSplit/>
        </w:trPr>
        <w:tc>
          <w:tcPr>
            <w:tcW w:w="5040" w:type="dxa"/>
          </w:tcPr>
          <w:p w14:paraId="30049593" w14:textId="77777777" w:rsidR="00A14A74" w:rsidRPr="00D00DA5" w:rsidRDefault="00A14A74" w:rsidP="00A14A74">
            <w:pPr>
              <w:spacing w:line="22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3AEB0564" w14:textId="19327262" w:rsidR="00A14A74" w:rsidRPr="00D00DA5" w:rsidRDefault="00BD0B9F" w:rsidP="00A14A74">
            <w:pPr>
              <w:tabs>
                <w:tab w:val="decimal" w:pos="551"/>
              </w:tabs>
              <w:spacing w:line="220" w:lineRule="exact"/>
              <w:rPr>
                <w:rFonts w:ascii="CordiaUPC" w:eastAsia="Times New Roman" w:hAnsi="CordiaUPC" w:cs="CordiaUPC"/>
                <w:b/>
                <w:bCs/>
                <w:sz w:val="26"/>
                <w:szCs w:val="26"/>
              </w:rPr>
            </w:pPr>
            <w:r>
              <w:rPr>
                <w:rFonts w:ascii="CordiaUPC" w:eastAsia="Times New Roman" w:hAnsi="CordiaUPC" w:cs="CordiaUPC"/>
                <w:b/>
                <w:bCs/>
                <w:sz w:val="26"/>
                <w:szCs w:val="26"/>
              </w:rPr>
              <w:t>15</w:t>
            </w:r>
          </w:p>
        </w:tc>
        <w:tc>
          <w:tcPr>
            <w:tcW w:w="180" w:type="dxa"/>
          </w:tcPr>
          <w:p w14:paraId="653A90C3" w14:textId="77777777" w:rsidR="00A14A74" w:rsidRPr="00D00DA5" w:rsidRDefault="00A14A74" w:rsidP="00A14A74">
            <w:pPr>
              <w:tabs>
                <w:tab w:val="decimal" w:pos="765"/>
              </w:tabs>
              <w:spacing w:line="22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12D074F7" w14:textId="70F5B0D4" w:rsidR="00A14A74" w:rsidRPr="00D00DA5" w:rsidRDefault="00BD0B9F" w:rsidP="00A14A74">
            <w:pPr>
              <w:tabs>
                <w:tab w:val="decimal" w:pos="799"/>
              </w:tabs>
              <w:spacing w:line="22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472</w:t>
            </w:r>
          </w:p>
        </w:tc>
        <w:tc>
          <w:tcPr>
            <w:tcW w:w="180" w:type="dxa"/>
          </w:tcPr>
          <w:p w14:paraId="6223DF53" w14:textId="77777777" w:rsidR="00A14A74" w:rsidRPr="00D00DA5" w:rsidRDefault="00A14A74" w:rsidP="00A14A74">
            <w:pPr>
              <w:tabs>
                <w:tab w:val="decimal" w:pos="765"/>
              </w:tabs>
              <w:spacing w:line="22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153B6AD1" w14:textId="0871BE2F" w:rsidR="00A14A74" w:rsidRPr="00D00DA5" w:rsidRDefault="00A14A74" w:rsidP="00A14A74">
            <w:pPr>
              <w:tabs>
                <w:tab w:val="decimal" w:pos="551"/>
              </w:tabs>
              <w:spacing w:line="220" w:lineRule="exact"/>
              <w:rPr>
                <w:rFonts w:ascii="CordiaUPC" w:eastAsia="Times New Roman" w:hAnsi="CordiaUPC" w:cs="CordiaUPC"/>
                <w:b/>
                <w:bCs/>
                <w:sz w:val="26"/>
                <w:szCs w:val="26"/>
              </w:rPr>
            </w:pPr>
            <w:r w:rsidRPr="00ED1EE0">
              <w:rPr>
                <w:rFonts w:ascii="CordiaUPC" w:eastAsia="Times New Roman" w:hAnsi="CordiaUPC" w:cs="CordiaUPC" w:hint="cs"/>
                <w:b/>
                <w:bCs/>
                <w:sz w:val="26"/>
                <w:szCs w:val="26"/>
              </w:rPr>
              <w:t>19</w:t>
            </w:r>
          </w:p>
        </w:tc>
        <w:tc>
          <w:tcPr>
            <w:tcW w:w="180" w:type="dxa"/>
          </w:tcPr>
          <w:p w14:paraId="237D8A7A" w14:textId="77777777" w:rsidR="00A14A74" w:rsidRPr="00D00DA5" w:rsidRDefault="00A14A74" w:rsidP="00A14A74">
            <w:pPr>
              <w:tabs>
                <w:tab w:val="decimal" w:pos="765"/>
              </w:tabs>
              <w:spacing w:line="22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223626CA" w14:textId="3CCB3EBF" w:rsidR="00A14A74" w:rsidRPr="00D00DA5" w:rsidRDefault="00A14A74" w:rsidP="00A14A74">
            <w:pPr>
              <w:tabs>
                <w:tab w:val="decimal" w:pos="799"/>
              </w:tabs>
              <w:spacing w:line="220" w:lineRule="exact"/>
              <w:ind w:right="11"/>
              <w:rPr>
                <w:rFonts w:ascii="CordiaUPC" w:eastAsia="Times New Roman" w:hAnsi="CordiaUPC" w:cs="CordiaUPC"/>
                <w:b/>
                <w:bCs/>
                <w:sz w:val="26"/>
                <w:szCs w:val="26"/>
              </w:rPr>
            </w:pPr>
            <w:r w:rsidRPr="00ED1EE0">
              <w:rPr>
                <w:rFonts w:ascii="CordiaUPC" w:eastAsia="Times New Roman" w:hAnsi="CordiaUPC" w:cs="CordiaUPC" w:hint="cs"/>
                <w:b/>
                <w:bCs/>
                <w:sz w:val="26"/>
                <w:szCs w:val="26"/>
              </w:rPr>
              <w:t>724</w:t>
            </w:r>
          </w:p>
        </w:tc>
      </w:tr>
    </w:tbl>
    <w:p w14:paraId="4B6D73C3" w14:textId="340E5A2D" w:rsidR="00A14A74" w:rsidRDefault="00A14A74" w:rsidP="00554EC3">
      <w:pPr>
        <w:spacing w:line="240" w:lineRule="exact"/>
        <w:ind w:firstLine="562"/>
        <w:jc w:val="both"/>
        <w:rPr>
          <w:rFonts w:ascii="CordiaUPC" w:hAnsi="CordiaUPC" w:cs="CordiaUPC"/>
          <w:b/>
          <w:bCs/>
          <w:i/>
          <w:iCs/>
          <w:sz w:val="26"/>
          <w:szCs w:val="26"/>
        </w:rPr>
      </w:pPr>
    </w:p>
    <w:p w14:paraId="33A25C11" w14:textId="76B2B923" w:rsidR="00A14A74" w:rsidRDefault="00A14A74" w:rsidP="00473896">
      <w:pPr>
        <w:spacing w:line="240" w:lineRule="exact"/>
        <w:jc w:val="both"/>
        <w:rPr>
          <w:rFonts w:ascii="CordiaUPC" w:hAnsi="CordiaUPC" w:cs="CordiaUPC"/>
          <w:b/>
          <w:bCs/>
          <w:i/>
          <w:iCs/>
          <w:sz w:val="26"/>
          <w:szCs w:val="26"/>
        </w:rPr>
      </w:pPr>
    </w:p>
    <w:tbl>
      <w:tblPr>
        <w:tblW w:w="9468" w:type="dxa"/>
        <w:tblInd w:w="450" w:type="dxa"/>
        <w:tblLayout w:type="fixed"/>
        <w:tblCellMar>
          <w:left w:w="79" w:type="dxa"/>
          <w:right w:w="79" w:type="dxa"/>
        </w:tblCellMar>
        <w:tblLook w:val="04A0" w:firstRow="1" w:lastRow="0" w:firstColumn="1" w:lastColumn="0" w:noHBand="0" w:noVBand="1"/>
      </w:tblPr>
      <w:tblGrid>
        <w:gridCol w:w="5040"/>
        <w:gridCol w:w="864"/>
        <w:gridCol w:w="180"/>
        <w:gridCol w:w="1080"/>
        <w:gridCol w:w="180"/>
        <w:gridCol w:w="864"/>
        <w:gridCol w:w="180"/>
        <w:gridCol w:w="1080"/>
      </w:tblGrid>
      <w:tr w:rsidR="00A14A74" w:rsidRPr="00D00DA5" w14:paraId="12D8EFD0" w14:textId="77777777" w:rsidTr="00A14A74">
        <w:trPr>
          <w:cantSplit/>
          <w:tblHeader/>
        </w:trPr>
        <w:tc>
          <w:tcPr>
            <w:tcW w:w="5040" w:type="dxa"/>
          </w:tcPr>
          <w:p w14:paraId="656F707A"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7F3AEE67"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
                <w:sz w:val="26"/>
                <w:szCs w:val="26"/>
              </w:rPr>
              <w:t>Bank only</w:t>
            </w:r>
          </w:p>
        </w:tc>
      </w:tr>
      <w:tr w:rsidR="00A14A74" w:rsidRPr="00D00DA5" w14:paraId="06CFAFDA" w14:textId="77777777" w:rsidTr="00A14A74">
        <w:trPr>
          <w:cantSplit/>
          <w:tblHeader/>
        </w:trPr>
        <w:tc>
          <w:tcPr>
            <w:tcW w:w="5040" w:type="dxa"/>
          </w:tcPr>
          <w:p w14:paraId="2774C4EC" w14:textId="3BB82703" w:rsidR="00A14A74" w:rsidRPr="00D00DA5" w:rsidRDefault="00473896" w:rsidP="00A14A74">
            <w:pPr>
              <w:tabs>
                <w:tab w:val="decimal" w:pos="765"/>
              </w:tabs>
              <w:spacing w:line="240" w:lineRule="exact"/>
              <w:rPr>
                <w:rFonts w:ascii="CordiaUPC" w:eastAsia="Times New Roman" w:hAnsi="CordiaUPC" w:cs="CordiaUPC"/>
                <w:sz w:val="26"/>
                <w:szCs w:val="26"/>
              </w:rPr>
            </w:pPr>
            <w:r>
              <w:rPr>
                <w:rFonts w:ascii="CordiaUPC" w:eastAsia="Times New Roman" w:hAnsi="CordiaUPC" w:cs="CordiaUPC"/>
                <w:b/>
                <w:bCs/>
                <w:i/>
                <w:iCs/>
                <w:sz w:val="26"/>
                <w:szCs w:val="26"/>
                <w:lang w:val="en-US"/>
              </w:rPr>
              <w:t>For the t</w:t>
            </w:r>
            <w:r w:rsidR="00A14A74" w:rsidRPr="00D00DA5">
              <w:rPr>
                <w:rFonts w:ascii="CordiaUPC" w:eastAsia="Times New Roman" w:hAnsi="CordiaUPC" w:cs="CordiaUPC" w:hint="cs"/>
                <w:b/>
                <w:bCs/>
                <w:i/>
                <w:iCs/>
                <w:sz w:val="26"/>
                <w:szCs w:val="26"/>
                <w:lang w:val="en-US"/>
              </w:rPr>
              <w:t xml:space="preserve">hree-month period ended </w:t>
            </w:r>
            <w:r w:rsidR="00A14A74">
              <w:rPr>
                <w:rFonts w:ascii="CordiaUPC" w:eastAsia="Times New Roman" w:hAnsi="CordiaUPC" w:cs="CordiaUPC"/>
                <w:b/>
                <w:bCs/>
                <w:i/>
                <w:iCs/>
                <w:sz w:val="26"/>
                <w:szCs w:val="26"/>
                <w:lang w:val="en-US"/>
              </w:rPr>
              <w:t>30 June</w:t>
            </w:r>
          </w:p>
        </w:tc>
        <w:tc>
          <w:tcPr>
            <w:tcW w:w="2124" w:type="dxa"/>
            <w:gridSpan w:val="3"/>
          </w:tcPr>
          <w:p w14:paraId="45B35AB7"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tcPr>
          <w:p w14:paraId="0CABF52D"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3BE978E5"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A14A74" w:rsidRPr="00D00DA5" w14:paraId="5F2F3FC4" w14:textId="77777777" w:rsidTr="00A14A74">
        <w:trPr>
          <w:cantSplit/>
          <w:tblHeader/>
        </w:trPr>
        <w:tc>
          <w:tcPr>
            <w:tcW w:w="5040" w:type="dxa"/>
          </w:tcPr>
          <w:p w14:paraId="6899FCAF"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tcPr>
          <w:p w14:paraId="767FB224"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1BE216DA"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4B9361C4"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c>
          <w:tcPr>
            <w:tcW w:w="180" w:type="dxa"/>
          </w:tcPr>
          <w:p w14:paraId="701A7B5C"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42FB6C7C"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427DB8D3"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6C284014"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r>
      <w:tr w:rsidR="00A14A74" w:rsidRPr="00D00DA5" w14:paraId="46607DC0" w14:textId="77777777" w:rsidTr="00A14A74">
        <w:trPr>
          <w:cantSplit/>
          <w:tblHeader/>
        </w:trPr>
        <w:tc>
          <w:tcPr>
            <w:tcW w:w="5040" w:type="dxa"/>
          </w:tcPr>
          <w:p w14:paraId="32AE2FD3"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tcPr>
          <w:p w14:paraId="5F6D8186"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070EE3A6"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61401558"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c>
          <w:tcPr>
            <w:tcW w:w="180" w:type="dxa"/>
          </w:tcPr>
          <w:p w14:paraId="727FBA17"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2912FE7E"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58B9DE3F"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6D8FF2BF"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r>
      <w:tr w:rsidR="00A14A74" w:rsidRPr="00D00DA5" w14:paraId="01E90C58" w14:textId="77777777" w:rsidTr="00A14A74">
        <w:trPr>
          <w:cantSplit/>
          <w:trHeight w:val="64"/>
        </w:trPr>
        <w:tc>
          <w:tcPr>
            <w:tcW w:w="5040" w:type="dxa"/>
          </w:tcPr>
          <w:p w14:paraId="7EC50C08" w14:textId="77777777" w:rsidR="00A14A74" w:rsidRPr="00D00DA5" w:rsidRDefault="00A14A74" w:rsidP="00A14A74">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Profit before income tax </w:t>
            </w:r>
          </w:p>
        </w:tc>
        <w:tc>
          <w:tcPr>
            <w:tcW w:w="864" w:type="dxa"/>
          </w:tcPr>
          <w:p w14:paraId="686B9494"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022FCD68"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7EE7C7E0" w14:textId="2F92C49B" w:rsidR="00A14A74" w:rsidRPr="00D00DA5" w:rsidRDefault="00BD0B9F" w:rsidP="00A14A74">
            <w:pPr>
              <w:tabs>
                <w:tab w:val="decimal" w:pos="799"/>
              </w:tabs>
              <w:spacing w:line="240" w:lineRule="exact"/>
              <w:ind w:right="-19"/>
              <w:rPr>
                <w:rFonts w:ascii="CordiaUPC" w:eastAsia="Times New Roman" w:hAnsi="CordiaUPC" w:cs="CordiaUPC"/>
                <w:sz w:val="26"/>
                <w:szCs w:val="26"/>
              </w:rPr>
            </w:pPr>
            <w:r>
              <w:rPr>
                <w:rFonts w:ascii="CordiaUPC" w:eastAsia="Times New Roman" w:hAnsi="CordiaUPC" w:cs="CordiaUPC"/>
                <w:sz w:val="26"/>
                <w:szCs w:val="26"/>
              </w:rPr>
              <w:t>1,443</w:t>
            </w:r>
          </w:p>
        </w:tc>
        <w:tc>
          <w:tcPr>
            <w:tcW w:w="180" w:type="dxa"/>
          </w:tcPr>
          <w:p w14:paraId="1CEBC5F4"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tcPr>
          <w:p w14:paraId="1C15E980"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0FAB8E66"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438289B0" w14:textId="25824833" w:rsidR="00A14A74" w:rsidRPr="00D00DA5" w:rsidRDefault="00A14A74" w:rsidP="00A14A74">
            <w:pPr>
              <w:tabs>
                <w:tab w:val="decimal" w:pos="799"/>
              </w:tabs>
              <w:spacing w:line="240" w:lineRule="exact"/>
              <w:ind w:right="-19"/>
              <w:rPr>
                <w:rFonts w:ascii="CordiaUPC" w:eastAsia="Times New Roman" w:hAnsi="CordiaUPC" w:cs="CordiaUPC"/>
                <w:sz w:val="26"/>
                <w:szCs w:val="26"/>
              </w:rPr>
            </w:pPr>
            <w:r w:rsidRPr="00ED1EE0">
              <w:rPr>
                <w:rFonts w:ascii="CordiaUPC" w:eastAsia="Times New Roman" w:hAnsi="CordiaUPC" w:cs="CordiaUPC" w:hint="cs"/>
                <w:sz w:val="26"/>
                <w:szCs w:val="26"/>
              </w:rPr>
              <w:t>880</w:t>
            </w:r>
          </w:p>
        </w:tc>
      </w:tr>
      <w:tr w:rsidR="00A14A74" w:rsidRPr="00D00DA5" w14:paraId="3F3FE550" w14:textId="77777777" w:rsidTr="00A14A74">
        <w:trPr>
          <w:cantSplit/>
          <w:trHeight w:val="64"/>
        </w:trPr>
        <w:tc>
          <w:tcPr>
            <w:tcW w:w="5040" w:type="dxa"/>
          </w:tcPr>
          <w:p w14:paraId="648B328E" w14:textId="77777777" w:rsidR="00A14A74" w:rsidRPr="00D00DA5" w:rsidRDefault="00A14A74" w:rsidP="00A14A74">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Income tax using the Thai corporation tax rate</w:t>
            </w:r>
          </w:p>
        </w:tc>
        <w:tc>
          <w:tcPr>
            <w:tcW w:w="864" w:type="dxa"/>
          </w:tcPr>
          <w:p w14:paraId="4B1F6055" w14:textId="1E0EB700" w:rsidR="00A14A74" w:rsidRPr="00D00DA5" w:rsidRDefault="00BD0B9F" w:rsidP="00A14A74">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0DBF7932"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05991E40" w14:textId="56D96E19" w:rsidR="00A14A74" w:rsidRPr="00D00DA5" w:rsidRDefault="00BD0B9F" w:rsidP="00A14A74">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289</w:t>
            </w:r>
          </w:p>
        </w:tc>
        <w:tc>
          <w:tcPr>
            <w:tcW w:w="180" w:type="dxa"/>
          </w:tcPr>
          <w:p w14:paraId="5E2A41BC"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tcPr>
          <w:p w14:paraId="1628A3E3" w14:textId="54E46AA4" w:rsidR="00A14A74" w:rsidRPr="00D00DA5" w:rsidRDefault="00A14A74" w:rsidP="00A14A74">
            <w:pPr>
              <w:tabs>
                <w:tab w:val="decimal" w:pos="551"/>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20</w:t>
            </w:r>
          </w:p>
        </w:tc>
        <w:tc>
          <w:tcPr>
            <w:tcW w:w="180" w:type="dxa"/>
          </w:tcPr>
          <w:p w14:paraId="30240618"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710A9D42" w14:textId="671D7ACA" w:rsidR="00A14A74" w:rsidRPr="00D00DA5" w:rsidRDefault="00A14A74" w:rsidP="00A14A74">
            <w:pPr>
              <w:tabs>
                <w:tab w:val="decimal" w:pos="799"/>
              </w:tabs>
              <w:spacing w:line="24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175</w:t>
            </w:r>
          </w:p>
        </w:tc>
      </w:tr>
      <w:tr w:rsidR="00A14A74" w:rsidRPr="00D00DA5" w14:paraId="48CF9F43" w14:textId="77777777" w:rsidTr="00A14A74">
        <w:trPr>
          <w:cantSplit/>
          <w:trHeight w:val="64"/>
        </w:trPr>
        <w:tc>
          <w:tcPr>
            <w:tcW w:w="5040" w:type="dxa"/>
          </w:tcPr>
          <w:p w14:paraId="114CFD1D" w14:textId="77777777" w:rsidR="00A14A74" w:rsidRPr="00D00DA5" w:rsidRDefault="00A14A74" w:rsidP="00A14A74">
            <w:pPr>
              <w:spacing w:line="240" w:lineRule="exact"/>
              <w:ind w:left="149" w:hanging="149"/>
              <w:rPr>
                <w:rFonts w:ascii="CordiaUPC" w:hAnsi="CordiaUPC" w:cs="CordiaUPC"/>
                <w:sz w:val="26"/>
                <w:szCs w:val="26"/>
              </w:rPr>
            </w:pPr>
            <w:r w:rsidRPr="0023003B">
              <w:rPr>
                <w:rFonts w:ascii="CordiaUPC" w:hAnsi="CordiaUPC" w:cs="CordiaUPC"/>
                <w:sz w:val="26"/>
                <w:szCs w:val="26"/>
              </w:rPr>
              <w:t>Deferred tax expense which previously unrecognised   deductible temporary difference had been met the   recognition criteria and utilised during the period</w:t>
            </w:r>
          </w:p>
        </w:tc>
        <w:tc>
          <w:tcPr>
            <w:tcW w:w="864" w:type="dxa"/>
          </w:tcPr>
          <w:p w14:paraId="51F3C49C" w14:textId="77777777" w:rsidR="00A14A74" w:rsidRDefault="00A14A74" w:rsidP="00A14A74">
            <w:pPr>
              <w:tabs>
                <w:tab w:val="decimal" w:pos="551"/>
              </w:tabs>
              <w:spacing w:line="240" w:lineRule="exact"/>
              <w:rPr>
                <w:rFonts w:ascii="CordiaUPC" w:eastAsia="Times New Roman" w:hAnsi="CordiaUPC" w:cs="CordiaUPC"/>
                <w:sz w:val="26"/>
                <w:szCs w:val="26"/>
              </w:rPr>
            </w:pPr>
          </w:p>
          <w:p w14:paraId="671205D3" w14:textId="77777777" w:rsidR="00BD0B9F" w:rsidRDefault="00BD0B9F" w:rsidP="00A14A74">
            <w:pPr>
              <w:tabs>
                <w:tab w:val="decimal" w:pos="551"/>
              </w:tabs>
              <w:spacing w:line="240" w:lineRule="exact"/>
              <w:rPr>
                <w:rFonts w:ascii="CordiaUPC" w:eastAsia="Times New Roman" w:hAnsi="CordiaUPC" w:cs="CordiaUPC"/>
                <w:sz w:val="26"/>
                <w:szCs w:val="26"/>
              </w:rPr>
            </w:pPr>
          </w:p>
          <w:p w14:paraId="2AE2BBFE" w14:textId="6915BFC0" w:rsidR="00BD0B9F" w:rsidRPr="00D00DA5" w:rsidRDefault="00BD0B9F" w:rsidP="00A14A74">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5752BDEA"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31F96B49" w14:textId="77777777" w:rsidR="00A14A74" w:rsidRDefault="00A14A74" w:rsidP="00A14A74">
            <w:pPr>
              <w:tabs>
                <w:tab w:val="decimal" w:pos="799"/>
              </w:tabs>
              <w:spacing w:line="240" w:lineRule="exact"/>
              <w:ind w:right="11"/>
              <w:rPr>
                <w:rFonts w:ascii="CordiaUPC" w:eastAsia="Times New Roman" w:hAnsi="CordiaUPC" w:cs="CordiaUPC"/>
                <w:sz w:val="26"/>
                <w:szCs w:val="26"/>
              </w:rPr>
            </w:pPr>
          </w:p>
          <w:p w14:paraId="2C78AF2B" w14:textId="77777777" w:rsidR="00BD0B9F" w:rsidRDefault="00BD0B9F" w:rsidP="00A14A74">
            <w:pPr>
              <w:tabs>
                <w:tab w:val="decimal" w:pos="799"/>
              </w:tabs>
              <w:spacing w:line="240" w:lineRule="exact"/>
              <w:ind w:right="11"/>
              <w:rPr>
                <w:rFonts w:ascii="CordiaUPC" w:eastAsia="Times New Roman" w:hAnsi="CordiaUPC" w:cs="CordiaUPC"/>
                <w:sz w:val="26"/>
                <w:szCs w:val="26"/>
              </w:rPr>
            </w:pPr>
          </w:p>
          <w:p w14:paraId="3FF64755" w14:textId="7F6A2D3B" w:rsidR="00BD0B9F" w:rsidRPr="00D00DA5" w:rsidRDefault="00BD0B9F" w:rsidP="00A14A74">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(19)</w:t>
            </w:r>
          </w:p>
        </w:tc>
        <w:tc>
          <w:tcPr>
            <w:tcW w:w="180" w:type="dxa"/>
          </w:tcPr>
          <w:p w14:paraId="661B678F"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vAlign w:val="bottom"/>
          </w:tcPr>
          <w:p w14:paraId="523561D0" w14:textId="21EEEE18" w:rsidR="00A14A74" w:rsidRPr="00D00DA5" w:rsidRDefault="00A14A74" w:rsidP="00A14A74">
            <w:pPr>
              <w:tabs>
                <w:tab w:val="decimal" w:pos="551"/>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tcPr>
          <w:p w14:paraId="64F65402"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vAlign w:val="bottom"/>
          </w:tcPr>
          <w:p w14:paraId="32B0EF0D" w14:textId="7973F45D" w:rsidR="00A14A74" w:rsidRPr="00D00DA5" w:rsidRDefault="00A14A74" w:rsidP="00A14A74">
            <w:pPr>
              <w:tabs>
                <w:tab w:val="decimal" w:pos="799"/>
              </w:tabs>
              <w:spacing w:line="24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w:t>
            </w:r>
          </w:p>
        </w:tc>
      </w:tr>
      <w:tr w:rsidR="00A14A74" w:rsidRPr="00D00DA5" w14:paraId="0D8CC03B" w14:textId="77777777" w:rsidTr="00A14A74">
        <w:trPr>
          <w:cantSplit/>
          <w:trHeight w:val="64"/>
        </w:trPr>
        <w:tc>
          <w:tcPr>
            <w:tcW w:w="5040" w:type="dxa"/>
          </w:tcPr>
          <w:p w14:paraId="601DA980" w14:textId="77777777" w:rsidR="00A14A74" w:rsidRPr="00D00DA5" w:rsidRDefault="00A14A74" w:rsidP="00A14A74">
            <w:pPr>
              <w:spacing w:line="240" w:lineRule="exact"/>
              <w:ind w:left="149" w:hanging="149"/>
              <w:rPr>
                <w:rFonts w:ascii="CordiaUPC" w:hAnsi="CordiaUPC" w:cs="CordiaUPC"/>
                <w:sz w:val="26"/>
                <w:szCs w:val="26"/>
              </w:rPr>
            </w:pPr>
            <w:r w:rsidRPr="00D00DA5">
              <w:rPr>
                <w:rFonts w:ascii="CordiaUPC" w:hAnsi="CordiaUPC" w:cs="CordiaUPC" w:hint="cs"/>
                <w:sz w:val="26"/>
                <w:szCs w:val="26"/>
              </w:rPr>
              <w:t>Deferred tax expense which deductible temporary difference had not been met the recognition criteria during the period</w:t>
            </w:r>
          </w:p>
        </w:tc>
        <w:tc>
          <w:tcPr>
            <w:tcW w:w="864" w:type="dxa"/>
          </w:tcPr>
          <w:p w14:paraId="3AA6ED5C" w14:textId="77777777" w:rsidR="00A14A74" w:rsidRDefault="00A14A74" w:rsidP="00A14A74">
            <w:pPr>
              <w:tabs>
                <w:tab w:val="decimal" w:pos="551"/>
              </w:tabs>
              <w:spacing w:line="240" w:lineRule="exact"/>
              <w:rPr>
                <w:rFonts w:ascii="CordiaUPC" w:eastAsia="Times New Roman" w:hAnsi="CordiaUPC" w:cs="CordiaUPC"/>
                <w:sz w:val="26"/>
                <w:szCs w:val="26"/>
              </w:rPr>
            </w:pPr>
          </w:p>
          <w:p w14:paraId="2D62989A" w14:textId="73BF37AE" w:rsidR="00BD0B9F" w:rsidRPr="00D00DA5" w:rsidRDefault="00BD0B9F" w:rsidP="00A14A74">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(35)</w:t>
            </w:r>
          </w:p>
        </w:tc>
        <w:tc>
          <w:tcPr>
            <w:tcW w:w="180" w:type="dxa"/>
          </w:tcPr>
          <w:p w14:paraId="3A8525C9"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2D309605" w14:textId="77777777" w:rsidR="00A14A74" w:rsidRDefault="00A14A74" w:rsidP="00A14A74">
            <w:pPr>
              <w:tabs>
                <w:tab w:val="decimal" w:pos="799"/>
              </w:tabs>
              <w:spacing w:line="240" w:lineRule="exact"/>
              <w:ind w:right="11"/>
              <w:rPr>
                <w:rFonts w:ascii="CordiaUPC" w:eastAsia="Times New Roman" w:hAnsi="CordiaUPC" w:cs="CordiaUPC"/>
                <w:sz w:val="26"/>
                <w:szCs w:val="26"/>
              </w:rPr>
            </w:pPr>
          </w:p>
          <w:p w14:paraId="333B9CB1" w14:textId="495CCC6C" w:rsidR="00BD0B9F" w:rsidRPr="00D00DA5" w:rsidRDefault="00BD0B9F" w:rsidP="00A14A74">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(500)</w:t>
            </w:r>
          </w:p>
        </w:tc>
        <w:tc>
          <w:tcPr>
            <w:tcW w:w="180" w:type="dxa"/>
          </w:tcPr>
          <w:p w14:paraId="10F70087"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vAlign w:val="bottom"/>
          </w:tcPr>
          <w:p w14:paraId="09FD8C17" w14:textId="778A184F" w:rsidR="00A14A74" w:rsidRPr="00D00DA5" w:rsidRDefault="00A14A74" w:rsidP="00A14A74">
            <w:pPr>
              <w:tabs>
                <w:tab w:val="decimal" w:pos="551"/>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tcPr>
          <w:p w14:paraId="5EF40906"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vAlign w:val="bottom"/>
          </w:tcPr>
          <w:p w14:paraId="6A16F39D" w14:textId="57B12199" w:rsidR="00A14A74" w:rsidRPr="00D00DA5" w:rsidRDefault="00A14A74" w:rsidP="00A14A74">
            <w:pPr>
              <w:tabs>
                <w:tab w:val="decimal" w:pos="799"/>
              </w:tabs>
              <w:spacing w:line="24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w:t>
            </w:r>
          </w:p>
        </w:tc>
      </w:tr>
      <w:tr w:rsidR="00A14A74" w:rsidRPr="00D00DA5" w14:paraId="00FA10AB" w14:textId="77777777" w:rsidTr="00A14A74">
        <w:trPr>
          <w:cantSplit/>
        </w:trPr>
        <w:tc>
          <w:tcPr>
            <w:tcW w:w="5040" w:type="dxa"/>
          </w:tcPr>
          <w:p w14:paraId="6BB74403" w14:textId="77777777" w:rsidR="00A14A74" w:rsidRPr="00D00DA5" w:rsidRDefault="00A14A74" w:rsidP="00A14A74">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Tax effect of income and expenses that are not taxable</w:t>
            </w:r>
          </w:p>
        </w:tc>
        <w:tc>
          <w:tcPr>
            <w:tcW w:w="864" w:type="dxa"/>
            <w:vAlign w:val="bottom"/>
          </w:tcPr>
          <w:p w14:paraId="70B92A36" w14:textId="77777777" w:rsidR="00A14A74" w:rsidRPr="00D00DA5" w:rsidRDefault="00A14A74" w:rsidP="00A14A74">
            <w:pPr>
              <w:tabs>
                <w:tab w:val="decimal" w:pos="551"/>
              </w:tabs>
              <w:spacing w:line="240" w:lineRule="exact"/>
              <w:rPr>
                <w:rFonts w:ascii="CordiaUPC" w:eastAsia="Times New Roman" w:hAnsi="CordiaUPC" w:cs="CordiaUPC"/>
                <w:sz w:val="26"/>
                <w:szCs w:val="26"/>
              </w:rPr>
            </w:pPr>
          </w:p>
        </w:tc>
        <w:tc>
          <w:tcPr>
            <w:tcW w:w="180" w:type="dxa"/>
          </w:tcPr>
          <w:p w14:paraId="0A955507"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1080" w:type="dxa"/>
            <w:vAlign w:val="bottom"/>
          </w:tcPr>
          <w:p w14:paraId="1DEBA751" w14:textId="081B3928" w:rsidR="00BD0B9F" w:rsidRPr="00D00DA5" w:rsidRDefault="00BD0B9F" w:rsidP="00A14A74">
            <w:pPr>
              <w:tabs>
                <w:tab w:val="decimal" w:pos="799"/>
              </w:tabs>
              <w:spacing w:line="240" w:lineRule="exact"/>
              <w:rPr>
                <w:rFonts w:ascii="CordiaUPC" w:eastAsia="Times New Roman" w:hAnsi="CordiaUPC" w:cs="CordiaUPC"/>
                <w:sz w:val="26"/>
                <w:szCs w:val="26"/>
              </w:rPr>
            </w:pPr>
          </w:p>
        </w:tc>
        <w:tc>
          <w:tcPr>
            <w:tcW w:w="180" w:type="dxa"/>
          </w:tcPr>
          <w:p w14:paraId="747E839F"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864" w:type="dxa"/>
            <w:vAlign w:val="bottom"/>
          </w:tcPr>
          <w:p w14:paraId="348C699E" w14:textId="4AF1B584" w:rsidR="00A14A74" w:rsidRPr="00D00DA5" w:rsidRDefault="00A14A74" w:rsidP="00A14A74">
            <w:pPr>
              <w:tabs>
                <w:tab w:val="decimal" w:pos="551"/>
              </w:tabs>
              <w:spacing w:line="240" w:lineRule="exact"/>
              <w:rPr>
                <w:rFonts w:ascii="CordiaUPC" w:eastAsia="Times New Roman" w:hAnsi="CordiaUPC" w:cs="CordiaUPC"/>
                <w:sz w:val="26"/>
                <w:szCs w:val="26"/>
              </w:rPr>
            </w:pPr>
          </w:p>
        </w:tc>
        <w:tc>
          <w:tcPr>
            <w:tcW w:w="180" w:type="dxa"/>
          </w:tcPr>
          <w:p w14:paraId="09BC99CF"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1080" w:type="dxa"/>
            <w:vAlign w:val="bottom"/>
          </w:tcPr>
          <w:p w14:paraId="236551A6" w14:textId="0231491C" w:rsidR="00A14A74" w:rsidRPr="00D00DA5" w:rsidRDefault="00A14A74" w:rsidP="00A14A74">
            <w:pPr>
              <w:tabs>
                <w:tab w:val="decimal" w:pos="799"/>
              </w:tabs>
              <w:spacing w:line="240" w:lineRule="exact"/>
              <w:rPr>
                <w:rFonts w:ascii="CordiaUPC" w:eastAsia="Times New Roman" w:hAnsi="CordiaUPC" w:cs="CordiaUPC"/>
                <w:sz w:val="26"/>
                <w:szCs w:val="26"/>
              </w:rPr>
            </w:pPr>
          </w:p>
        </w:tc>
      </w:tr>
      <w:tr w:rsidR="00A14A74" w:rsidRPr="00D00DA5" w14:paraId="6909FBA6" w14:textId="77777777" w:rsidTr="00A14A74">
        <w:trPr>
          <w:cantSplit/>
        </w:trPr>
        <w:tc>
          <w:tcPr>
            <w:tcW w:w="5040" w:type="dxa"/>
          </w:tcPr>
          <w:p w14:paraId="145E2EEA" w14:textId="77777777" w:rsidR="00A14A74" w:rsidRPr="00D00DA5" w:rsidRDefault="00A14A74" w:rsidP="00A14A74">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 xml:space="preserve">   income or not </w:t>
            </w:r>
            <w:proofErr w:type="spellStart"/>
            <w:r w:rsidRPr="00D00DA5">
              <w:rPr>
                <w:rFonts w:ascii="CordiaUPC" w:eastAsia="Times New Roman" w:hAnsi="CordiaUPC" w:cs="CordiaUPC" w:hint="cs"/>
                <w:sz w:val="26"/>
                <w:szCs w:val="26"/>
              </w:rPr>
              <w:t>deductable</w:t>
            </w:r>
            <w:proofErr w:type="spellEnd"/>
            <w:r w:rsidRPr="00D00DA5">
              <w:rPr>
                <w:rFonts w:ascii="CordiaUPC" w:eastAsia="Times New Roman" w:hAnsi="CordiaUPC" w:cs="CordiaUPC" w:hint="cs"/>
                <w:sz w:val="26"/>
                <w:szCs w:val="26"/>
              </w:rPr>
              <w:t xml:space="preserve"> in determining taxable profit, net</w:t>
            </w:r>
          </w:p>
        </w:tc>
        <w:tc>
          <w:tcPr>
            <w:tcW w:w="864" w:type="dxa"/>
            <w:vAlign w:val="bottom"/>
          </w:tcPr>
          <w:p w14:paraId="7C3A82B9" w14:textId="567E3ED0" w:rsidR="00A14A74" w:rsidRPr="00D00DA5" w:rsidRDefault="00BD0B9F" w:rsidP="00A14A74">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w:t>
            </w:r>
          </w:p>
        </w:tc>
        <w:tc>
          <w:tcPr>
            <w:tcW w:w="180" w:type="dxa"/>
          </w:tcPr>
          <w:p w14:paraId="6BB5F5FE"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1080" w:type="dxa"/>
            <w:vAlign w:val="bottom"/>
          </w:tcPr>
          <w:p w14:paraId="3EAB0064" w14:textId="37275A15" w:rsidR="00A14A74" w:rsidRPr="00D00DA5" w:rsidRDefault="00BD0B9F" w:rsidP="00A14A74">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(3</w:t>
            </w:r>
            <w:r w:rsidR="006F211C">
              <w:rPr>
                <w:rFonts w:ascii="CordiaUPC" w:eastAsia="Times New Roman" w:hAnsi="CordiaUPC" w:cs="CordiaUPC"/>
                <w:sz w:val="26"/>
                <w:szCs w:val="26"/>
              </w:rPr>
              <w:t>5</w:t>
            </w:r>
            <w:r>
              <w:rPr>
                <w:rFonts w:ascii="CordiaUPC" w:eastAsia="Times New Roman" w:hAnsi="CordiaUPC" w:cs="CordiaUPC"/>
                <w:sz w:val="26"/>
                <w:szCs w:val="26"/>
              </w:rPr>
              <w:t>)</w:t>
            </w:r>
          </w:p>
        </w:tc>
        <w:tc>
          <w:tcPr>
            <w:tcW w:w="180" w:type="dxa"/>
          </w:tcPr>
          <w:p w14:paraId="413AE48E"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864" w:type="dxa"/>
            <w:vAlign w:val="bottom"/>
          </w:tcPr>
          <w:p w14:paraId="0B5EE877" w14:textId="35CD5AA0" w:rsidR="00A14A74" w:rsidRPr="00D00DA5" w:rsidRDefault="00BD0B9F" w:rsidP="00A14A74">
            <w:pPr>
              <w:tabs>
                <w:tab w:val="decimal" w:pos="551"/>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(8)</w:t>
            </w:r>
          </w:p>
        </w:tc>
        <w:tc>
          <w:tcPr>
            <w:tcW w:w="180" w:type="dxa"/>
          </w:tcPr>
          <w:p w14:paraId="5308DEA4"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1080" w:type="dxa"/>
          </w:tcPr>
          <w:p w14:paraId="16522960" w14:textId="37CE72E4" w:rsidR="00A14A74" w:rsidRPr="00D00DA5" w:rsidRDefault="00BD0B9F" w:rsidP="00A14A74">
            <w:pPr>
              <w:tabs>
                <w:tab w:val="decimal" w:pos="799"/>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(72)</w:t>
            </w:r>
          </w:p>
        </w:tc>
      </w:tr>
      <w:tr w:rsidR="00BD0B9F" w:rsidRPr="00D00DA5" w14:paraId="24B23683" w14:textId="77777777" w:rsidTr="00A14A74">
        <w:trPr>
          <w:cantSplit/>
        </w:trPr>
        <w:tc>
          <w:tcPr>
            <w:tcW w:w="5040" w:type="dxa"/>
          </w:tcPr>
          <w:p w14:paraId="0CCCB429" w14:textId="4F2FE871" w:rsidR="00BD0B9F" w:rsidRPr="00D00DA5" w:rsidRDefault="00BD0B9F" w:rsidP="00A14A74">
            <w:pPr>
              <w:spacing w:line="240" w:lineRule="exact"/>
              <w:ind w:left="149" w:hanging="149"/>
              <w:rPr>
                <w:rFonts w:ascii="CordiaUPC" w:eastAsia="Times New Roman" w:hAnsi="CordiaUPC" w:cs="CordiaUPC"/>
                <w:sz w:val="26"/>
                <w:szCs w:val="26"/>
              </w:rPr>
            </w:pPr>
            <w:r w:rsidRPr="00BD0B9F">
              <w:rPr>
                <w:rFonts w:ascii="CordiaUPC" w:eastAsia="Times New Roman" w:hAnsi="CordiaUPC" w:cs="CordiaUPC"/>
                <w:sz w:val="26"/>
                <w:szCs w:val="26"/>
              </w:rPr>
              <w:t>Over provided in prior periods</w:t>
            </w:r>
          </w:p>
        </w:tc>
        <w:tc>
          <w:tcPr>
            <w:tcW w:w="864" w:type="dxa"/>
            <w:vAlign w:val="bottom"/>
          </w:tcPr>
          <w:p w14:paraId="242842E4" w14:textId="387130F1" w:rsidR="00BD0B9F" w:rsidRPr="00D00DA5" w:rsidRDefault="00BD0B9F" w:rsidP="00A14A74">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379AEEEF" w14:textId="77777777" w:rsidR="00BD0B9F" w:rsidRPr="00D00DA5" w:rsidRDefault="00BD0B9F" w:rsidP="00A14A74">
            <w:pPr>
              <w:tabs>
                <w:tab w:val="decimal" w:pos="765"/>
              </w:tabs>
              <w:spacing w:line="240" w:lineRule="exact"/>
              <w:rPr>
                <w:rFonts w:ascii="CordiaUPC" w:eastAsia="Times New Roman" w:hAnsi="CordiaUPC" w:cs="CordiaUPC"/>
                <w:sz w:val="26"/>
                <w:szCs w:val="26"/>
              </w:rPr>
            </w:pPr>
          </w:p>
        </w:tc>
        <w:tc>
          <w:tcPr>
            <w:tcW w:w="1080" w:type="dxa"/>
            <w:vAlign w:val="bottom"/>
          </w:tcPr>
          <w:p w14:paraId="4DCD12F3" w14:textId="6C8DC65C" w:rsidR="00BD0B9F" w:rsidRPr="00D00DA5" w:rsidRDefault="00BD0B9F" w:rsidP="00A14A74">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(15)</w:t>
            </w:r>
          </w:p>
        </w:tc>
        <w:tc>
          <w:tcPr>
            <w:tcW w:w="180" w:type="dxa"/>
          </w:tcPr>
          <w:p w14:paraId="4F5CE318" w14:textId="77777777" w:rsidR="00BD0B9F" w:rsidRPr="00D00DA5" w:rsidRDefault="00BD0B9F" w:rsidP="00A14A74">
            <w:pPr>
              <w:tabs>
                <w:tab w:val="decimal" w:pos="765"/>
              </w:tabs>
              <w:spacing w:line="240" w:lineRule="exact"/>
              <w:rPr>
                <w:rFonts w:ascii="CordiaUPC" w:eastAsia="Times New Roman" w:hAnsi="CordiaUPC" w:cs="CordiaUPC"/>
                <w:sz w:val="26"/>
                <w:szCs w:val="26"/>
              </w:rPr>
            </w:pPr>
          </w:p>
        </w:tc>
        <w:tc>
          <w:tcPr>
            <w:tcW w:w="864" w:type="dxa"/>
            <w:vAlign w:val="bottom"/>
          </w:tcPr>
          <w:p w14:paraId="3981025C" w14:textId="39C8EC06" w:rsidR="00BD0B9F" w:rsidRPr="00ED1EE0" w:rsidRDefault="00BD0B9F" w:rsidP="00A14A74">
            <w:pPr>
              <w:tabs>
                <w:tab w:val="decimal" w:pos="551"/>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(1)</w:t>
            </w:r>
          </w:p>
        </w:tc>
        <w:tc>
          <w:tcPr>
            <w:tcW w:w="180" w:type="dxa"/>
          </w:tcPr>
          <w:p w14:paraId="254459D1" w14:textId="77777777" w:rsidR="00BD0B9F" w:rsidRPr="00D00DA5" w:rsidRDefault="00BD0B9F" w:rsidP="00A14A74">
            <w:pPr>
              <w:tabs>
                <w:tab w:val="decimal" w:pos="765"/>
              </w:tabs>
              <w:spacing w:line="240" w:lineRule="exact"/>
              <w:rPr>
                <w:rFonts w:ascii="CordiaUPC" w:eastAsia="Times New Roman" w:hAnsi="CordiaUPC" w:cs="CordiaUPC"/>
                <w:sz w:val="26"/>
                <w:szCs w:val="26"/>
              </w:rPr>
            </w:pPr>
          </w:p>
        </w:tc>
        <w:tc>
          <w:tcPr>
            <w:tcW w:w="1080" w:type="dxa"/>
          </w:tcPr>
          <w:p w14:paraId="4A366AF6" w14:textId="1DDF7723" w:rsidR="00BD0B9F" w:rsidRPr="00ED1EE0" w:rsidRDefault="00BD0B9F" w:rsidP="00A14A74">
            <w:pPr>
              <w:tabs>
                <w:tab w:val="decimal" w:pos="799"/>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(7)</w:t>
            </w:r>
          </w:p>
        </w:tc>
      </w:tr>
      <w:tr w:rsidR="00A14A74" w:rsidRPr="00D00DA5" w14:paraId="4F08B186" w14:textId="77777777" w:rsidTr="006F211C">
        <w:trPr>
          <w:cantSplit/>
        </w:trPr>
        <w:tc>
          <w:tcPr>
            <w:tcW w:w="5040" w:type="dxa"/>
          </w:tcPr>
          <w:p w14:paraId="3F07FCDA" w14:textId="77777777" w:rsidR="00A14A74" w:rsidRPr="00D00DA5" w:rsidRDefault="00A14A74" w:rsidP="00A14A74">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307C001A" w14:textId="39747005" w:rsidR="00A14A74" w:rsidRPr="00D00DA5" w:rsidRDefault="00BD0B9F" w:rsidP="00A14A74">
            <w:pPr>
              <w:tabs>
                <w:tab w:val="decimal" w:pos="551"/>
              </w:tabs>
              <w:spacing w:line="240" w:lineRule="exact"/>
              <w:rPr>
                <w:rFonts w:ascii="CordiaUPC" w:eastAsia="Times New Roman" w:hAnsi="CordiaUPC" w:cs="CordiaUPC"/>
                <w:b/>
                <w:bCs/>
                <w:sz w:val="26"/>
                <w:szCs w:val="26"/>
              </w:rPr>
            </w:pPr>
            <w:r>
              <w:rPr>
                <w:rFonts w:ascii="CordiaUPC" w:eastAsia="Times New Roman" w:hAnsi="CordiaUPC" w:cs="CordiaUPC"/>
                <w:b/>
                <w:bCs/>
                <w:sz w:val="26"/>
                <w:szCs w:val="26"/>
              </w:rPr>
              <w:t>(19)</w:t>
            </w:r>
          </w:p>
        </w:tc>
        <w:tc>
          <w:tcPr>
            <w:tcW w:w="180" w:type="dxa"/>
          </w:tcPr>
          <w:p w14:paraId="201CB52C" w14:textId="77777777" w:rsidR="00A14A74" w:rsidRPr="00D00DA5" w:rsidRDefault="00A14A74" w:rsidP="00A14A74">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shd w:val="clear" w:color="auto" w:fill="auto"/>
          </w:tcPr>
          <w:p w14:paraId="085F16A7" w14:textId="03C63BE8" w:rsidR="00A14A74" w:rsidRPr="00D00DA5" w:rsidRDefault="00BD0B9F" w:rsidP="00A14A74">
            <w:pPr>
              <w:tabs>
                <w:tab w:val="decimal" w:pos="799"/>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w:t>
            </w:r>
            <w:r w:rsidR="006F211C">
              <w:rPr>
                <w:rFonts w:ascii="CordiaUPC" w:eastAsia="Times New Roman" w:hAnsi="CordiaUPC" w:cs="CordiaUPC"/>
                <w:b/>
                <w:bCs/>
                <w:sz w:val="26"/>
                <w:szCs w:val="26"/>
              </w:rPr>
              <w:t>80</w:t>
            </w:r>
            <w:r>
              <w:rPr>
                <w:rFonts w:ascii="CordiaUPC" w:eastAsia="Times New Roman" w:hAnsi="CordiaUPC" w:cs="CordiaUPC"/>
                <w:b/>
                <w:bCs/>
                <w:sz w:val="26"/>
                <w:szCs w:val="26"/>
              </w:rPr>
              <w:t>)</w:t>
            </w:r>
          </w:p>
        </w:tc>
        <w:tc>
          <w:tcPr>
            <w:tcW w:w="180" w:type="dxa"/>
          </w:tcPr>
          <w:p w14:paraId="42F4CAF3" w14:textId="77777777" w:rsidR="00A14A74" w:rsidRPr="00D00DA5" w:rsidRDefault="00A14A74" w:rsidP="00A14A74">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441AB4A7" w14:textId="3459A294" w:rsidR="00A14A74" w:rsidRPr="00D00DA5" w:rsidRDefault="00A14A74" w:rsidP="00A14A74">
            <w:pPr>
              <w:tabs>
                <w:tab w:val="decimal" w:pos="551"/>
              </w:tabs>
              <w:spacing w:line="240" w:lineRule="exact"/>
              <w:rPr>
                <w:rFonts w:ascii="CordiaUPC" w:eastAsia="Times New Roman" w:hAnsi="CordiaUPC" w:cs="CordiaUPC"/>
                <w:b/>
                <w:bCs/>
                <w:sz w:val="26"/>
                <w:szCs w:val="26"/>
              </w:rPr>
            </w:pPr>
            <w:r w:rsidRPr="00ED1EE0">
              <w:rPr>
                <w:rFonts w:ascii="CordiaUPC" w:eastAsia="Times New Roman" w:hAnsi="CordiaUPC" w:cs="CordiaUPC" w:hint="cs"/>
                <w:b/>
                <w:bCs/>
                <w:sz w:val="26"/>
                <w:szCs w:val="26"/>
              </w:rPr>
              <w:t>11</w:t>
            </w:r>
          </w:p>
        </w:tc>
        <w:tc>
          <w:tcPr>
            <w:tcW w:w="180" w:type="dxa"/>
          </w:tcPr>
          <w:p w14:paraId="4F91457B" w14:textId="77777777" w:rsidR="00A14A74" w:rsidRPr="00D00DA5" w:rsidRDefault="00A14A74" w:rsidP="00A14A74">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13235F38" w14:textId="4E99EC37" w:rsidR="00A14A74" w:rsidRPr="00D00DA5" w:rsidRDefault="00A14A74" w:rsidP="00A14A74">
            <w:pPr>
              <w:tabs>
                <w:tab w:val="decimal" w:pos="799"/>
              </w:tabs>
              <w:spacing w:line="240" w:lineRule="exact"/>
              <w:ind w:right="11"/>
              <w:rPr>
                <w:rFonts w:ascii="CordiaUPC" w:eastAsia="Times New Roman" w:hAnsi="CordiaUPC" w:cs="CordiaUPC"/>
                <w:b/>
                <w:bCs/>
                <w:sz w:val="26"/>
                <w:szCs w:val="26"/>
              </w:rPr>
            </w:pPr>
            <w:r w:rsidRPr="00ED1EE0">
              <w:rPr>
                <w:rFonts w:ascii="CordiaUPC" w:eastAsia="Times New Roman" w:hAnsi="CordiaUPC" w:cs="CordiaUPC" w:hint="cs"/>
                <w:b/>
                <w:bCs/>
                <w:sz w:val="26"/>
                <w:szCs w:val="26"/>
              </w:rPr>
              <w:t>96</w:t>
            </w:r>
          </w:p>
        </w:tc>
      </w:tr>
    </w:tbl>
    <w:p w14:paraId="41756010" w14:textId="77777777" w:rsidR="00A14A74" w:rsidRDefault="00A14A74" w:rsidP="00554EC3">
      <w:pPr>
        <w:spacing w:line="240" w:lineRule="exact"/>
        <w:ind w:firstLine="562"/>
        <w:jc w:val="both"/>
        <w:rPr>
          <w:rFonts w:ascii="CordiaUPC" w:hAnsi="CordiaUPC" w:cs="CordiaUPC"/>
          <w:b/>
          <w:bCs/>
          <w:i/>
          <w:iCs/>
          <w:sz w:val="26"/>
          <w:szCs w:val="26"/>
        </w:rPr>
      </w:pPr>
    </w:p>
    <w:tbl>
      <w:tblPr>
        <w:tblW w:w="9468" w:type="dxa"/>
        <w:tblInd w:w="450" w:type="dxa"/>
        <w:tblLayout w:type="fixed"/>
        <w:tblCellMar>
          <w:left w:w="79" w:type="dxa"/>
          <w:right w:w="79" w:type="dxa"/>
        </w:tblCellMar>
        <w:tblLook w:val="04A0" w:firstRow="1" w:lastRow="0" w:firstColumn="1" w:lastColumn="0" w:noHBand="0" w:noVBand="1"/>
      </w:tblPr>
      <w:tblGrid>
        <w:gridCol w:w="5040"/>
        <w:gridCol w:w="864"/>
        <w:gridCol w:w="180"/>
        <w:gridCol w:w="1080"/>
        <w:gridCol w:w="180"/>
        <w:gridCol w:w="864"/>
        <w:gridCol w:w="180"/>
        <w:gridCol w:w="1080"/>
      </w:tblGrid>
      <w:tr w:rsidR="00A14A74" w:rsidRPr="00D00DA5" w14:paraId="155A5562" w14:textId="77777777" w:rsidTr="00A14A74">
        <w:trPr>
          <w:cantSplit/>
          <w:tblHeader/>
        </w:trPr>
        <w:tc>
          <w:tcPr>
            <w:tcW w:w="5040" w:type="dxa"/>
          </w:tcPr>
          <w:p w14:paraId="7E730AF7"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4428" w:type="dxa"/>
            <w:gridSpan w:val="7"/>
          </w:tcPr>
          <w:p w14:paraId="1E78A4E3"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
                <w:sz w:val="26"/>
                <w:szCs w:val="26"/>
              </w:rPr>
              <w:t>Consolidated</w:t>
            </w:r>
          </w:p>
        </w:tc>
      </w:tr>
      <w:tr w:rsidR="00A14A74" w:rsidRPr="00D00DA5" w14:paraId="62DC2D54" w14:textId="77777777" w:rsidTr="00A14A74">
        <w:trPr>
          <w:cantSplit/>
          <w:tblHeader/>
        </w:trPr>
        <w:tc>
          <w:tcPr>
            <w:tcW w:w="5040" w:type="dxa"/>
          </w:tcPr>
          <w:p w14:paraId="458A5DED" w14:textId="732A3234" w:rsidR="00A14A74" w:rsidRPr="00D00DA5" w:rsidRDefault="00473896" w:rsidP="00A14A74">
            <w:pPr>
              <w:tabs>
                <w:tab w:val="decimal" w:pos="765"/>
              </w:tabs>
              <w:spacing w:line="220" w:lineRule="exact"/>
              <w:rPr>
                <w:rFonts w:ascii="CordiaUPC" w:eastAsia="Times New Roman" w:hAnsi="CordiaUPC" w:cs="CordiaUPC"/>
                <w:sz w:val="26"/>
                <w:szCs w:val="26"/>
              </w:rPr>
            </w:pPr>
            <w:r>
              <w:rPr>
                <w:rFonts w:ascii="CordiaUPC" w:eastAsia="Times New Roman" w:hAnsi="CordiaUPC" w:cs="CordiaUPC"/>
                <w:b/>
                <w:bCs/>
                <w:i/>
                <w:iCs/>
                <w:sz w:val="26"/>
                <w:szCs w:val="26"/>
                <w:lang w:val="en-US"/>
              </w:rPr>
              <w:t>For the s</w:t>
            </w:r>
            <w:r w:rsidR="00A14A74">
              <w:rPr>
                <w:rFonts w:ascii="CordiaUPC" w:eastAsia="Times New Roman" w:hAnsi="CordiaUPC" w:cs="CordiaUPC"/>
                <w:b/>
                <w:bCs/>
                <w:i/>
                <w:iCs/>
                <w:sz w:val="26"/>
                <w:szCs w:val="26"/>
                <w:lang w:val="en-US"/>
              </w:rPr>
              <w:t>ix</w:t>
            </w:r>
            <w:r w:rsidR="00A14A74" w:rsidRPr="00D00DA5">
              <w:rPr>
                <w:rFonts w:ascii="CordiaUPC" w:eastAsia="Times New Roman" w:hAnsi="CordiaUPC" w:cs="CordiaUPC" w:hint="cs"/>
                <w:b/>
                <w:bCs/>
                <w:i/>
                <w:iCs/>
                <w:sz w:val="26"/>
                <w:szCs w:val="26"/>
                <w:lang w:val="en-US"/>
              </w:rPr>
              <w:t xml:space="preserve">-month period ended </w:t>
            </w:r>
            <w:r w:rsidR="00A14A74">
              <w:rPr>
                <w:rFonts w:ascii="CordiaUPC" w:eastAsia="Times New Roman" w:hAnsi="CordiaUPC" w:cs="CordiaUPC"/>
                <w:b/>
                <w:bCs/>
                <w:i/>
                <w:iCs/>
                <w:sz w:val="26"/>
                <w:szCs w:val="26"/>
                <w:lang w:val="en-US"/>
              </w:rPr>
              <w:t>30</w:t>
            </w:r>
            <w:r w:rsidR="00A14A74" w:rsidRPr="00D00DA5">
              <w:rPr>
                <w:rFonts w:ascii="CordiaUPC" w:eastAsia="Times New Roman" w:hAnsi="CordiaUPC" w:cs="CordiaUPC" w:hint="cs"/>
                <w:b/>
                <w:bCs/>
                <w:i/>
                <w:iCs/>
                <w:sz w:val="26"/>
                <w:szCs w:val="26"/>
                <w:lang w:val="en-US"/>
              </w:rPr>
              <w:t xml:space="preserve"> </w:t>
            </w:r>
            <w:r w:rsidR="00A14A74">
              <w:rPr>
                <w:rFonts w:ascii="CordiaUPC" w:eastAsia="Times New Roman" w:hAnsi="CordiaUPC" w:cs="CordiaUPC"/>
                <w:b/>
                <w:bCs/>
                <w:i/>
                <w:iCs/>
                <w:sz w:val="26"/>
                <w:szCs w:val="26"/>
                <w:lang w:val="en-US"/>
              </w:rPr>
              <w:t>June</w:t>
            </w:r>
          </w:p>
        </w:tc>
        <w:tc>
          <w:tcPr>
            <w:tcW w:w="2124" w:type="dxa"/>
            <w:gridSpan w:val="3"/>
          </w:tcPr>
          <w:p w14:paraId="68423851"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tcPr>
          <w:p w14:paraId="4F7778DB"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2124" w:type="dxa"/>
            <w:gridSpan w:val="3"/>
          </w:tcPr>
          <w:p w14:paraId="356445F2"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A14A74" w:rsidRPr="00D00DA5" w14:paraId="48CB40AE" w14:textId="77777777" w:rsidTr="00A14A74">
        <w:trPr>
          <w:cantSplit/>
          <w:tblHeader/>
        </w:trPr>
        <w:tc>
          <w:tcPr>
            <w:tcW w:w="5040" w:type="dxa"/>
          </w:tcPr>
          <w:p w14:paraId="33C3D63E"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tcPr>
          <w:p w14:paraId="7AFEE37C"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1F69F985"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3F962554"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c>
          <w:tcPr>
            <w:tcW w:w="180" w:type="dxa"/>
          </w:tcPr>
          <w:p w14:paraId="7E22E253"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864" w:type="dxa"/>
          </w:tcPr>
          <w:p w14:paraId="1B51900D"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23100CFB"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39CEACE3"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r>
      <w:tr w:rsidR="00A14A74" w:rsidRPr="00D00DA5" w14:paraId="093E9240" w14:textId="77777777" w:rsidTr="00A14A74">
        <w:trPr>
          <w:cantSplit/>
          <w:tblHeader/>
        </w:trPr>
        <w:tc>
          <w:tcPr>
            <w:tcW w:w="5040" w:type="dxa"/>
          </w:tcPr>
          <w:p w14:paraId="387D203D"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cs/>
                <w:lang w:bidi="th-TH"/>
              </w:rPr>
            </w:pPr>
          </w:p>
        </w:tc>
        <w:tc>
          <w:tcPr>
            <w:tcW w:w="864" w:type="dxa"/>
          </w:tcPr>
          <w:p w14:paraId="334A9383"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4F09C9C7"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458EB22E"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c>
          <w:tcPr>
            <w:tcW w:w="180" w:type="dxa"/>
          </w:tcPr>
          <w:p w14:paraId="0E567537"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864" w:type="dxa"/>
          </w:tcPr>
          <w:p w14:paraId="25DB850A"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718BA41A"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152360A0" w14:textId="77777777" w:rsidR="00A14A74" w:rsidRPr="00D00DA5" w:rsidRDefault="00A14A74" w:rsidP="00A14A74">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r>
      <w:tr w:rsidR="00A14A74" w:rsidRPr="00D00DA5" w14:paraId="181C2E17" w14:textId="77777777" w:rsidTr="00A14A74">
        <w:trPr>
          <w:cantSplit/>
          <w:trHeight w:val="64"/>
        </w:trPr>
        <w:tc>
          <w:tcPr>
            <w:tcW w:w="5040" w:type="dxa"/>
          </w:tcPr>
          <w:p w14:paraId="407D5699" w14:textId="77777777" w:rsidR="00A14A74" w:rsidRPr="00D00DA5" w:rsidRDefault="00A14A74" w:rsidP="00A14A74">
            <w:pPr>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Profit before income tax </w:t>
            </w:r>
          </w:p>
        </w:tc>
        <w:tc>
          <w:tcPr>
            <w:tcW w:w="864" w:type="dxa"/>
          </w:tcPr>
          <w:p w14:paraId="23701203"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sz w:val="26"/>
                <w:szCs w:val="26"/>
              </w:rPr>
            </w:pPr>
          </w:p>
        </w:tc>
        <w:tc>
          <w:tcPr>
            <w:tcW w:w="180" w:type="dxa"/>
          </w:tcPr>
          <w:p w14:paraId="1D6FBC2F"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6293084D" w14:textId="7F25569E" w:rsidR="00A14A74" w:rsidRPr="00D00DA5" w:rsidRDefault="00BD0B9F" w:rsidP="00A14A74">
            <w:pPr>
              <w:tabs>
                <w:tab w:val="decimal" w:pos="799"/>
              </w:tabs>
              <w:spacing w:line="220" w:lineRule="exact"/>
              <w:ind w:right="-19"/>
              <w:rPr>
                <w:rFonts w:ascii="CordiaUPC" w:eastAsia="Times New Roman" w:hAnsi="CordiaUPC" w:cs="CordiaUPC"/>
                <w:sz w:val="26"/>
                <w:szCs w:val="26"/>
              </w:rPr>
            </w:pPr>
            <w:r>
              <w:rPr>
                <w:rFonts w:ascii="CordiaUPC" w:eastAsia="Times New Roman" w:hAnsi="CordiaUPC" w:cs="CordiaUPC"/>
                <w:sz w:val="26"/>
                <w:szCs w:val="26"/>
              </w:rPr>
              <w:t>6,443</w:t>
            </w:r>
          </w:p>
        </w:tc>
        <w:tc>
          <w:tcPr>
            <w:tcW w:w="180" w:type="dxa"/>
          </w:tcPr>
          <w:p w14:paraId="3DB258C6"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tcPr>
          <w:p w14:paraId="7E0485DC" w14:textId="77777777" w:rsidR="00A14A74" w:rsidRPr="00D00DA5" w:rsidRDefault="00A14A74" w:rsidP="00A14A74">
            <w:pPr>
              <w:tabs>
                <w:tab w:val="left" w:pos="720"/>
                <w:tab w:val="decimal" w:pos="765"/>
              </w:tabs>
              <w:spacing w:line="220" w:lineRule="exact"/>
              <w:jc w:val="center"/>
              <w:rPr>
                <w:rFonts w:ascii="CordiaUPC" w:eastAsia="Times New Roman" w:hAnsi="CordiaUPC" w:cs="CordiaUPC"/>
                <w:sz w:val="26"/>
                <w:szCs w:val="26"/>
              </w:rPr>
            </w:pPr>
          </w:p>
        </w:tc>
        <w:tc>
          <w:tcPr>
            <w:tcW w:w="180" w:type="dxa"/>
          </w:tcPr>
          <w:p w14:paraId="0E903246"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4CE569E4" w14:textId="3EBE0997" w:rsidR="00A14A74" w:rsidRPr="00D00DA5" w:rsidRDefault="00A14A74" w:rsidP="00A14A74">
            <w:pPr>
              <w:tabs>
                <w:tab w:val="decimal" w:pos="799"/>
              </w:tabs>
              <w:spacing w:line="220" w:lineRule="exact"/>
              <w:ind w:right="-19"/>
              <w:rPr>
                <w:rFonts w:ascii="CordiaUPC" w:eastAsia="Times New Roman" w:hAnsi="CordiaUPC" w:cs="CordiaUPC"/>
                <w:sz w:val="26"/>
                <w:szCs w:val="26"/>
              </w:rPr>
            </w:pPr>
            <w:r w:rsidRPr="00ED1EE0">
              <w:rPr>
                <w:rFonts w:ascii="CordiaUPC" w:eastAsia="Times New Roman" w:hAnsi="CordiaUPC" w:cs="CordiaUPC" w:hint="cs"/>
                <w:sz w:val="26"/>
                <w:szCs w:val="26"/>
              </w:rPr>
              <w:t>8,925</w:t>
            </w:r>
          </w:p>
        </w:tc>
      </w:tr>
      <w:tr w:rsidR="00A14A74" w:rsidRPr="00D00DA5" w14:paraId="1B1F03F6" w14:textId="77777777" w:rsidTr="00A14A74">
        <w:trPr>
          <w:cantSplit/>
          <w:trHeight w:val="64"/>
        </w:trPr>
        <w:tc>
          <w:tcPr>
            <w:tcW w:w="5040" w:type="dxa"/>
          </w:tcPr>
          <w:p w14:paraId="0C20EF2B" w14:textId="77777777" w:rsidR="00A14A74" w:rsidRPr="00D00DA5" w:rsidRDefault="00A14A74" w:rsidP="00A14A74">
            <w:pPr>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Income tax using the Thai corporation tax rate</w:t>
            </w:r>
          </w:p>
        </w:tc>
        <w:tc>
          <w:tcPr>
            <w:tcW w:w="864" w:type="dxa"/>
          </w:tcPr>
          <w:p w14:paraId="6683EAAF" w14:textId="3B08887C" w:rsidR="00A14A74"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6DCF1FE7"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3E07C313" w14:textId="595B93E4" w:rsidR="00A14A74" w:rsidRPr="00D00DA5" w:rsidRDefault="00BD0B9F" w:rsidP="00A14A74">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1,288</w:t>
            </w:r>
          </w:p>
        </w:tc>
        <w:tc>
          <w:tcPr>
            <w:tcW w:w="180" w:type="dxa"/>
          </w:tcPr>
          <w:p w14:paraId="4AD387F1"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tcPr>
          <w:p w14:paraId="301312CD" w14:textId="7F96DD23" w:rsidR="00A14A74" w:rsidRPr="00D00DA5" w:rsidRDefault="00A14A74"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20</w:t>
            </w:r>
          </w:p>
        </w:tc>
        <w:tc>
          <w:tcPr>
            <w:tcW w:w="180" w:type="dxa"/>
          </w:tcPr>
          <w:p w14:paraId="66C50BAD"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305DD772" w14:textId="181CAEA2" w:rsidR="00A14A74" w:rsidRPr="00D00DA5" w:rsidRDefault="00A14A74" w:rsidP="00A14A74">
            <w:pPr>
              <w:tabs>
                <w:tab w:val="decimal" w:pos="799"/>
              </w:tabs>
              <w:spacing w:line="22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1,785</w:t>
            </w:r>
          </w:p>
        </w:tc>
      </w:tr>
      <w:tr w:rsidR="00A14A74" w:rsidRPr="00D00DA5" w14:paraId="1F0F405F" w14:textId="77777777" w:rsidTr="00A14A74">
        <w:trPr>
          <w:cantSplit/>
          <w:trHeight w:val="64"/>
        </w:trPr>
        <w:tc>
          <w:tcPr>
            <w:tcW w:w="5040" w:type="dxa"/>
          </w:tcPr>
          <w:p w14:paraId="0FE7BC27" w14:textId="77777777" w:rsidR="00A14A74" w:rsidRPr="00D00DA5" w:rsidRDefault="00A14A74" w:rsidP="00A14A74">
            <w:pPr>
              <w:spacing w:line="220" w:lineRule="exact"/>
              <w:ind w:left="149" w:hanging="149"/>
              <w:rPr>
                <w:rFonts w:ascii="CordiaUPC" w:hAnsi="CordiaUPC" w:cs="CordiaUPC"/>
                <w:sz w:val="26"/>
                <w:szCs w:val="26"/>
              </w:rPr>
            </w:pPr>
            <w:r w:rsidRPr="00D00DA5">
              <w:rPr>
                <w:rFonts w:ascii="CordiaUPC" w:hAnsi="CordiaUPC" w:cs="CordiaUPC" w:hint="cs"/>
                <w:sz w:val="26"/>
                <w:szCs w:val="26"/>
              </w:rPr>
              <w:t>Deferred tax expense which previously unrecognised   deductible temporary difference had been met the   recognition criteria and utilised during the period</w:t>
            </w:r>
          </w:p>
        </w:tc>
        <w:tc>
          <w:tcPr>
            <w:tcW w:w="864" w:type="dxa"/>
          </w:tcPr>
          <w:p w14:paraId="3CA9E3EA" w14:textId="77777777" w:rsidR="00A14A74" w:rsidRDefault="00A14A74" w:rsidP="00A14A74">
            <w:pPr>
              <w:tabs>
                <w:tab w:val="decimal" w:pos="551"/>
              </w:tabs>
              <w:spacing w:line="220" w:lineRule="exact"/>
              <w:rPr>
                <w:rFonts w:ascii="CordiaUPC" w:eastAsia="Times New Roman" w:hAnsi="CordiaUPC" w:cs="CordiaUPC"/>
                <w:sz w:val="26"/>
                <w:szCs w:val="26"/>
              </w:rPr>
            </w:pPr>
          </w:p>
          <w:p w14:paraId="03D58D4D" w14:textId="77777777" w:rsidR="00BD0B9F" w:rsidRDefault="00BD0B9F" w:rsidP="00A14A74">
            <w:pPr>
              <w:tabs>
                <w:tab w:val="decimal" w:pos="551"/>
              </w:tabs>
              <w:spacing w:line="220" w:lineRule="exact"/>
              <w:rPr>
                <w:rFonts w:ascii="CordiaUPC" w:eastAsia="Times New Roman" w:hAnsi="CordiaUPC" w:cs="CordiaUPC"/>
                <w:sz w:val="26"/>
                <w:szCs w:val="26"/>
              </w:rPr>
            </w:pPr>
          </w:p>
          <w:p w14:paraId="4829D818" w14:textId="2DB3E192" w:rsidR="00BD0B9F"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0853E5D7"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tcBorders>
              <w:left w:val="nil"/>
              <w:right w:val="nil"/>
            </w:tcBorders>
          </w:tcPr>
          <w:p w14:paraId="6B7EDFE8" w14:textId="77777777" w:rsidR="00A14A74" w:rsidRDefault="00A14A74" w:rsidP="00A14A74">
            <w:pPr>
              <w:tabs>
                <w:tab w:val="decimal" w:pos="799"/>
              </w:tabs>
              <w:spacing w:line="220" w:lineRule="exact"/>
              <w:ind w:right="11"/>
              <w:rPr>
                <w:rFonts w:ascii="CordiaUPC" w:eastAsia="Times New Roman" w:hAnsi="CordiaUPC" w:cs="CordiaUPC"/>
                <w:sz w:val="26"/>
                <w:szCs w:val="26"/>
              </w:rPr>
            </w:pPr>
          </w:p>
          <w:p w14:paraId="01455AAA" w14:textId="77777777" w:rsidR="00BD0B9F" w:rsidRDefault="00BD0B9F" w:rsidP="00A14A74">
            <w:pPr>
              <w:tabs>
                <w:tab w:val="decimal" w:pos="799"/>
              </w:tabs>
              <w:spacing w:line="220" w:lineRule="exact"/>
              <w:ind w:right="11"/>
              <w:rPr>
                <w:rFonts w:ascii="CordiaUPC" w:eastAsia="Times New Roman" w:hAnsi="CordiaUPC" w:cs="CordiaUPC"/>
                <w:sz w:val="26"/>
                <w:szCs w:val="26"/>
              </w:rPr>
            </w:pPr>
          </w:p>
          <w:p w14:paraId="15A529C6" w14:textId="4226104D" w:rsidR="00BD0B9F" w:rsidRPr="00D00DA5" w:rsidRDefault="00BD0B9F" w:rsidP="00A14A74">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(42)</w:t>
            </w:r>
          </w:p>
        </w:tc>
        <w:tc>
          <w:tcPr>
            <w:tcW w:w="180" w:type="dxa"/>
          </w:tcPr>
          <w:p w14:paraId="7C403B09"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864" w:type="dxa"/>
            <w:vAlign w:val="bottom"/>
          </w:tcPr>
          <w:p w14:paraId="4725CB9E" w14:textId="65D4C7B0" w:rsidR="00A14A74" w:rsidRPr="00D00DA5" w:rsidRDefault="00A14A74"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(1)</w:t>
            </w:r>
          </w:p>
        </w:tc>
        <w:tc>
          <w:tcPr>
            <w:tcW w:w="180" w:type="dxa"/>
            <w:vAlign w:val="bottom"/>
          </w:tcPr>
          <w:p w14:paraId="10015646"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tcBorders>
              <w:left w:val="nil"/>
              <w:right w:val="nil"/>
            </w:tcBorders>
            <w:vAlign w:val="bottom"/>
          </w:tcPr>
          <w:p w14:paraId="1E578829" w14:textId="52E94947" w:rsidR="00A14A74" w:rsidRPr="00D00DA5" w:rsidRDefault="00A14A74" w:rsidP="00A14A74">
            <w:pPr>
              <w:tabs>
                <w:tab w:val="decimal" w:pos="799"/>
              </w:tabs>
              <w:spacing w:line="22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(118)</w:t>
            </w:r>
          </w:p>
        </w:tc>
      </w:tr>
      <w:tr w:rsidR="00A14A74" w:rsidRPr="00D00DA5" w14:paraId="191E2B11" w14:textId="77777777" w:rsidTr="00A14A74">
        <w:trPr>
          <w:cantSplit/>
          <w:trHeight w:val="64"/>
        </w:trPr>
        <w:tc>
          <w:tcPr>
            <w:tcW w:w="5040" w:type="dxa"/>
          </w:tcPr>
          <w:p w14:paraId="27254E2F" w14:textId="77777777" w:rsidR="00A14A74" w:rsidRPr="00D00DA5" w:rsidRDefault="00A14A74" w:rsidP="00A14A74">
            <w:pPr>
              <w:spacing w:line="220" w:lineRule="exact"/>
              <w:ind w:left="149" w:hanging="149"/>
              <w:rPr>
                <w:rFonts w:ascii="CordiaUPC" w:hAnsi="CordiaUPC" w:cs="CordiaUPC"/>
                <w:sz w:val="26"/>
                <w:szCs w:val="26"/>
              </w:rPr>
            </w:pPr>
            <w:r w:rsidRPr="00D00DA5">
              <w:rPr>
                <w:rFonts w:ascii="CordiaUPC" w:hAnsi="CordiaUPC" w:cs="CordiaUPC" w:hint="cs"/>
                <w:sz w:val="26"/>
                <w:szCs w:val="26"/>
              </w:rPr>
              <w:t>Deferred tax expense which deductible temporary difference had not been met the recognition criteria during the period</w:t>
            </w:r>
          </w:p>
        </w:tc>
        <w:tc>
          <w:tcPr>
            <w:tcW w:w="864" w:type="dxa"/>
          </w:tcPr>
          <w:p w14:paraId="59C661CE" w14:textId="77777777" w:rsidR="00A14A74" w:rsidRDefault="00A14A74" w:rsidP="00A14A74">
            <w:pPr>
              <w:tabs>
                <w:tab w:val="decimal" w:pos="551"/>
              </w:tabs>
              <w:spacing w:line="220" w:lineRule="exact"/>
              <w:rPr>
                <w:rFonts w:ascii="CordiaUPC" w:eastAsia="Times New Roman" w:hAnsi="CordiaUPC" w:cs="CordiaUPC"/>
                <w:sz w:val="26"/>
                <w:szCs w:val="26"/>
              </w:rPr>
            </w:pPr>
          </w:p>
          <w:p w14:paraId="5D353A76" w14:textId="3832F8FA" w:rsidR="00BD0B9F"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5E10B574"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left w:val="nil"/>
              <w:right w:val="nil"/>
            </w:tcBorders>
          </w:tcPr>
          <w:p w14:paraId="0BBD009E" w14:textId="77777777" w:rsidR="00A14A74" w:rsidRDefault="00A14A74" w:rsidP="00A14A74">
            <w:pPr>
              <w:tabs>
                <w:tab w:val="decimal" w:pos="799"/>
              </w:tabs>
              <w:spacing w:line="220" w:lineRule="exact"/>
              <w:ind w:right="11"/>
              <w:rPr>
                <w:rFonts w:ascii="CordiaUPC" w:eastAsia="Times New Roman" w:hAnsi="CordiaUPC" w:cs="CordiaUPC"/>
                <w:sz w:val="26"/>
                <w:szCs w:val="26"/>
              </w:rPr>
            </w:pPr>
          </w:p>
          <w:p w14:paraId="420E1542" w14:textId="41394EBB" w:rsidR="00BD0B9F" w:rsidRPr="00D00DA5" w:rsidRDefault="00BD0B9F" w:rsidP="00A14A74">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315250F4"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864" w:type="dxa"/>
            <w:vAlign w:val="bottom"/>
          </w:tcPr>
          <w:p w14:paraId="3DF88186" w14:textId="3B7E64B0" w:rsidR="00A14A74" w:rsidRPr="00D00DA5" w:rsidRDefault="00A14A74"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vAlign w:val="bottom"/>
          </w:tcPr>
          <w:p w14:paraId="018DC634" w14:textId="77777777" w:rsidR="00A14A74" w:rsidRPr="00D00DA5" w:rsidRDefault="00A14A74" w:rsidP="00A14A74">
            <w:pPr>
              <w:tabs>
                <w:tab w:val="decimal" w:pos="765"/>
              </w:tabs>
              <w:spacing w:line="220" w:lineRule="exact"/>
              <w:jc w:val="center"/>
              <w:rPr>
                <w:rFonts w:ascii="CordiaUPC" w:eastAsia="Times New Roman" w:hAnsi="CordiaUPC" w:cs="CordiaUPC"/>
                <w:sz w:val="26"/>
                <w:szCs w:val="26"/>
              </w:rPr>
            </w:pPr>
          </w:p>
        </w:tc>
        <w:tc>
          <w:tcPr>
            <w:tcW w:w="1080" w:type="dxa"/>
            <w:tcBorders>
              <w:left w:val="nil"/>
              <w:right w:val="nil"/>
            </w:tcBorders>
            <w:vAlign w:val="bottom"/>
          </w:tcPr>
          <w:p w14:paraId="36F9682C" w14:textId="6A085E75" w:rsidR="00A14A74" w:rsidRPr="00D00DA5" w:rsidRDefault="00A14A74" w:rsidP="00A14A74">
            <w:pPr>
              <w:tabs>
                <w:tab w:val="decimal" w:pos="799"/>
              </w:tabs>
              <w:spacing w:line="22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1</w:t>
            </w:r>
          </w:p>
        </w:tc>
      </w:tr>
      <w:tr w:rsidR="00A14A74" w:rsidRPr="00D00DA5" w14:paraId="1F311FE1" w14:textId="77777777" w:rsidTr="00A14A74">
        <w:trPr>
          <w:cantSplit/>
        </w:trPr>
        <w:tc>
          <w:tcPr>
            <w:tcW w:w="5040" w:type="dxa"/>
          </w:tcPr>
          <w:p w14:paraId="3566EA44" w14:textId="77777777" w:rsidR="00A14A74" w:rsidRPr="00D00DA5" w:rsidRDefault="00A14A74" w:rsidP="00A14A74">
            <w:pPr>
              <w:spacing w:line="22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Tax effect of income and expenses that are not taxable</w:t>
            </w:r>
          </w:p>
        </w:tc>
        <w:tc>
          <w:tcPr>
            <w:tcW w:w="864" w:type="dxa"/>
            <w:vAlign w:val="bottom"/>
          </w:tcPr>
          <w:p w14:paraId="48360A4B" w14:textId="77777777" w:rsidR="00A14A74" w:rsidRPr="00D00DA5" w:rsidRDefault="00A14A74" w:rsidP="00A14A74">
            <w:pPr>
              <w:tabs>
                <w:tab w:val="decimal" w:pos="551"/>
              </w:tabs>
              <w:spacing w:line="220" w:lineRule="exact"/>
              <w:rPr>
                <w:rFonts w:ascii="CordiaUPC" w:eastAsia="Times New Roman" w:hAnsi="CordiaUPC" w:cs="CordiaUPC"/>
                <w:sz w:val="26"/>
                <w:szCs w:val="26"/>
              </w:rPr>
            </w:pPr>
          </w:p>
        </w:tc>
        <w:tc>
          <w:tcPr>
            <w:tcW w:w="180" w:type="dxa"/>
          </w:tcPr>
          <w:p w14:paraId="5C35C60C"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vAlign w:val="bottom"/>
          </w:tcPr>
          <w:p w14:paraId="15FB9C4B" w14:textId="77777777" w:rsidR="00A14A74" w:rsidRPr="00D00DA5" w:rsidRDefault="00A14A74" w:rsidP="00A14A74">
            <w:pPr>
              <w:tabs>
                <w:tab w:val="decimal" w:pos="799"/>
              </w:tabs>
              <w:spacing w:line="220" w:lineRule="exact"/>
              <w:rPr>
                <w:rFonts w:ascii="CordiaUPC" w:eastAsia="Times New Roman" w:hAnsi="CordiaUPC" w:cs="CordiaUPC"/>
                <w:sz w:val="26"/>
                <w:szCs w:val="26"/>
              </w:rPr>
            </w:pPr>
          </w:p>
        </w:tc>
        <w:tc>
          <w:tcPr>
            <w:tcW w:w="180" w:type="dxa"/>
          </w:tcPr>
          <w:p w14:paraId="70A7AC3B"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864" w:type="dxa"/>
            <w:vAlign w:val="bottom"/>
          </w:tcPr>
          <w:p w14:paraId="6B873C1B" w14:textId="7A6B9698" w:rsidR="00A14A74" w:rsidRPr="00D00DA5" w:rsidRDefault="00A14A74" w:rsidP="00A14A74">
            <w:pPr>
              <w:tabs>
                <w:tab w:val="decimal" w:pos="551"/>
              </w:tabs>
              <w:spacing w:line="220" w:lineRule="exact"/>
              <w:rPr>
                <w:rFonts w:ascii="CordiaUPC" w:eastAsia="Times New Roman" w:hAnsi="CordiaUPC" w:cs="CordiaUPC"/>
                <w:sz w:val="26"/>
                <w:szCs w:val="26"/>
              </w:rPr>
            </w:pPr>
          </w:p>
        </w:tc>
        <w:tc>
          <w:tcPr>
            <w:tcW w:w="180" w:type="dxa"/>
            <w:vAlign w:val="bottom"/>
          </w:tcPr>
          <w:p w14:paraId="3E19CE92"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vAlign w:val="bottom"/>
          </w:tcPr>
          <w:p w14:paraId="7F168D21" w14:textId="1F237285" w:rsidR="00A14A74" w:rsidRPr="00D00DA5" w:rsidRDefault="00A14A74" w:rsidP="00A14A74">
            <w:pPr>
              <w:tabs>
                <w:tab w:val="decimal" w:pos="799"/>
              </w:tabs>
              <w:spacing w:line="220" w:lineRule="exact"/>
              <w:rPr>
                <w:rFonts w:ascii="CordiaUPC" w:eastAsia="Times New Roman" w:hAnsi="CordiaUPC" w:cs="CordiaUPC"/>
                <w:sz w:val="26"/>
                <w:szCs w:val="26"/>
              </w:rPr>
            </w:pPr>
          </w:p>
        </w:tc>
      </w:tr>
      <w:tr w:rsidR="00A14A74" w:rsidRPr="00D00DA5" w14:paraId="7987BB98" w14:textId="77777777" w:rsidTr="00A14A74">
        <w:trPr>
          <w:cantSplit/>
        </w:trPr>
        <w:tc>
          <w:tcPr>
            <w:tcW w:w="5040" w:type="dxa"/>
          </w:tcPr>
          <w:p w14:paraId="3AA0BC00" w14:textId="77777777" w:rsidR="00A14A74" w:rsidRPr="00D00DA5" w:rsidRDefault="00A14A74" w:rsidP="00A14A74">
            <w:pPr>
              <w:spacing w:line="22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 xml:space="preserve">   income or not </w:t>
            </w:r>
            <w:proofErr w:type="spellStart"/>
            <w:r w:rsidRPr="00D00DA5">
              <w:rPr>
                <w:rFonts w:ascii="CordiaUPC" w:eastAsia="Times New Roman" w:hAnsi="CordiaUPC" w:cs="CordiaUPC" w:hint="cs"/>
                <w:sz w:val="26"/>
                <w:szCs w:val="26"/>
              </w:rPr>
              <w:t>deductable</w:t>
            </w:r>
            <w:proofErr w:type="spellEnd"/>
            <w:r w:rsidRPr="00D00DA5">
              <w:rPr>
                <w:rFonts w:ascii="CordiaUPC" w:eastAsia="Times New Roman" w:hAnsi="CordiaUPC" w:cs="CordiaUPC" w:hint="cs"/>
                <w:sz w:val="26"/>
                <w:szCs w:val="26"/>
              </w:rPr>
              <w:t xml:space="preserve"> in determining taxable profit, net</w:t>
            </w:r>
          </w:p>
        </w:tc>
        <w:tc>
          <w:tcPr>
            <w:tcW w:w="864" w:type="dxa"/>
            <w:vAlign w:val="bottom"/>
          </w:tcPr>
          <w:p w14:paraId="43592DDB" w14:textId="5F401358" w:rsidR="00A14A74"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(2)</w:t>
            </w:r>
          </w:p>
        </w:tc>
        <w:tc>
          <w:tcPr>
            <w:tcW w:w="180" w:type="dxa"/>
          </w:tcPr>
          <w:p w14:paraId="4F410CF0"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vAlign w:val="bottom"/>
          </w:tcPr>
          <w:p w14:paraId="0D9A3FFD" w14:textId="7B9DC7CD" w:rsidR="00A14A74" w:rsidRPr="00D00DA5" w:rsidRDefault="00BD0B9F" w:rsidP="00A14A74">
            <w:pPr>
              <w:tabs>
                <w:tab w:val="decimal" w:pos="799"/>
              </w:tabs>
              <w:spacing w:line="220" w:lineRule="exact"/>
              <w:rPr>
                <w:rFonts w:ascii="CordiaUPC" w:eastAsia="Times New Roman" w:hAnsi="CordiaUPC" w:cs="CordiaUPC"/>
                <w:sz w:val="26"/>
                <w:szCs w:val="26"/>
              </w:rPr>
            </w:pPr>
            <w:r>
              <w:rPr>
                <w:rFonts w:ascii="CordiaUPC" w:eastAsia="Times New Roman" w:hAnsi="CordiaUPC" w:cs="CordiaUPC"/>
                <w:sz w:val="26"/>
                <w:szCs w:val="26"/>
              </w:rPr>
              <w:t>(152)</w:t>
            </w:r>
          </w:p>
        </w:tc>
        <w:tc>
          <w:tcPr>
            <w:tcW w:w="180" w:type="dxa"/>
          </w:tcPr>
          <w:p w14:paraId="7195767E"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864" w:type="dxa"/>
            <w:vAlign w:val="bottom"/>
          </w:tcPr>
          <w:p w14:paraId="0DEFB8B6" w14:textId="1BE3878E" w:rsidR="00A14A74" w:rsidRPr="00D00DA5" w:rsidRDefault="00A14A74" w:rsidP="00A14A74">
            <w:pPr>
              <w:tabs>
                <w:tab w:val="decimal" w:pos="551"/>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tcPr>
          <w:p w14:paraId="408DD830" w14:textId="77777777" w:rsidR="00A14A74" w:rsidRPr="00D00DA5" w:rsidRDefault="00A14A74" w:rsidP="00A14A74">
            <w:pPr>
              <w:tabs>
                <w:tab w:val="decimal" w:pos="765"/>
              </w:tabs>
              <w:spacing w:line="220" w:lineRule="exact"/>
              <w:rPr>
                <w:rFonts w:ascii="CordiaUPC" w:eastAsia="Times New Roman" w:hAnsi="CordiaUPC" w:cs="CordiaUPC"/>
                <w:sz w:val="26"/>
                <w:szCs w:val="26"/>
              </w:rPr>
            </w:pPr>
          </w:p>
        </w:tc>
        <w:tc>
          <w:tcPr>
            <w:tcW w:w="1080" w:type="dxa"/>
          </w:tcPr>
          <w:p w14:paraId="1CAB7A83" w14:textId="2DED0F2A" w:rsidR="00A14A74" w:rsidRPr="00D00DA5" w:rsidRDefault="00BD0B9F" w:rsidP="00A14A74">
            <w:pPr>
              <w:tabs>
                <w:tab w:val="decimal" w:pos="799"/>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4</w:t>
            </w:r>
          </w:p>
        </w:tc>
      </w:tr>
      <w:tr w:rsidR="00BD0B9F" w:rsidRPr="00D00DA5" w14:paraId="623F1591" w14:textId="77777777" w:rsidTr="00A14A74">
        <w:trPr>
          <w:cantSplit/>
        </w:trPr>
        <w:tc>
          <w:tcPr>
            <w:tcW w:w="5040" w:type="dxa"/>
          </w:tcPr>
          <w:p w14:paraId="3C70703A" w14:textId="19C7C513" w:rsidR="00BD0B9F" w:rsidRPr="00D00DA5" w:rsidRDefault="004D3CDD" w:rsidP="00A14A74">
            <w:pPr>
              <w:spacing w:line="220" w:lineRule="exact"/>
              <w:ind w:left="149" w:hanging="149"/>
              <w:rPr>
                <w:rFonts w:ascii="CordiaUPC" w:eastAsia="Times New Roman" w:hAnsi="CordiaUPC" w:cs="CordiaUPC"/>
                <w:sz w:val="26"/>
                <w:szCs w:val="26"/>
              </w:rPr>
            </w:pPr>
            <w:r>
              <w:rPr>
                <w:rFonts w:ascii="CordiaUPC" w:eastAsia="Times New Roman" w:hAnsi="CordiaUPC" w:cs="CordiaUPC"/>
                <w:sz w:val="26"/>
                <w:szCs w:val="26"/>
              </w:rPr>
              <w:t>Und</w:t>
            </w:r>
            <w:r w:rsidR="00EA17BD" w:rsidRPr="00EA17BD">
              <w:rPr>
                <w:rFonts w:ascii="CordiaUPC" w:eastAsia="Times New Roman" w:hAnsi="CordiaUPC" w:cs="CordiaUPC"/>
                <w:sz w:val="26"/>
                <w:szCs w:val="26"/>
              </w:rPr>
              <w:t xml:space="preserve">er </w:t>
            </w:r>
            <w:r w:rsidR="00EA17BD">
              <w:rPr>
                <w:rFonts w:ascii="CordiaUPC" w:eastAsia="Times New Roman" w:hAnsi="CordiaUPC" w:cs="CordiaUPC"/>
                <w:sz w:val="26"/>
                <w:szCs w:val="26"/>
              </w:rPr>
              <w:t>(</w:t>
            </w:r>
            <w:r>
              <w:rPr>
                <w:rFonts w:ascii="CordiaUPC" w:eastAsia="Times New Roman" w:hAnsi="CordiaUPC" w:cs="CordiaUPC"/>
                <w:sz w:val="26"/>
                <w:szCs w:val="26"/>
              </w:rPr>
              <w:t>over</w:t>
            </w:r>
            <w:r w:rsidR="00EA17BD">
              <w:rPr>
                <w:rFonts w:ascii="CordiaUPC" w:eastAsia="Times New Roman" w:hAnsi="CordiaUPC" w:cs="CordiaUPC"/>
                <w:sz w:val="26"/>
                <w:szCs w:val="26"/>
              </w:rPr>
              <w:t xml:space="preserve">) </w:t>
            </w:r>
            <w:r w:rsidR="00EA17BD" w:rsidRPr="00EA17BD">
              <w:rPr>
                <w:rFonts w:ascii="CordiaUPC" w:eastAsia="Times New Roman" w:hAnsi="CordiaUPC" w:cs="CordiaUPC"/>
                <w:sz w:val="26"/>
                <w:szCs w:val="26"/>
              </w:rPr>
              <w:t>provided in prior periods</w:t>
            </w:r>
          </w:p>
        </w:tc>
        <w:tc>
          <w:tcPr>
            <w:tcW w:w="864" w:type="dxa"/>
            <w:vAlign w:val="bottom"/>
          </w:tcPr>
          <w:p w14:paraId="408E3E82" w14:textId="0FC537C7" w:rsidR="00BD0B9F" w:rsidRPr="00D00DA5" w:rsidRDefault="00BD0B9F" w:rsidP="00A14A74">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2C00C81C" w14:textId="77777777" w:rsidR="00BD0B9F" w:rsidRPr="00D00DA5" w:rsidRDefault="00BD0B9F" w:rsidP="00A14A74">
            <w:pPr>
              <w:tabs>
                <w:tab w:val="decimal" w:pos="765"/>
              </w:tabs>
              <w:spacing w:line="220" w:lineRule="exact"/>
              <w:rPr>
                <w:rFonts w:ascii="CordiaUPC" w:eastAsia="Times New Roman" w:hAnsi="CordiaUPC" w:cs="CordiaUPC"/>
                <w:sz w:val="26"/>
                <w:szCs w:val="26"/>
              </w:rPr>
            </w:pPr>
          </w:p>
        </w:tc>
        <w:tc>
          <w:tcPr>
            <w:tcW w:w="1080" w:type="dxa"/>
            <w:vAlign w:val="bottom"/>
          </w:tcPr>
          <w:p w14:paraId="3509AD91" w14:textId="3DC027D7" w:rsidR="00BD0B9F" w:rsidRDefault="00BD0B9F" w:rsidP="00A14A74">
            <w:pPr>
              <w:tabs>
                <w:tab w:val="decimal" w:pos="799"/>
              </w:tabs>
              <w:spacing w:line="220" w:lineRule="exact"/>
              <w:rPr>
                <w:rFonts w:ascii="CordiaUPC" w:eastAsia="Times New Roman" w:hAnsi="CordiaUPC" w:cs="CordiaUPC"/>
                <w:sz w:val="26"/>
                <w:szCs w:val="26"/>
              </w:rPr>
            </w:pPr>
            <w:r>
              <w:rPr>
                <w:rFonts w:ascii="CordiaUPC" w:eastAsia="Times New Roman" w:hAnsi="CordiaUPC" w:cs="CordiaUPC"/>
                <w:sz w:val="26"/>
                <w:szCs w:val="26"/>
              </w:rPr>
              <w:t>31</w:t>
            </w:r>
          </w:p>
        </w:tc>
        <w:tc>
          <w:tcPr>
            <w:tcW w:w="180" w:type="dxa"/>
          </w:tcPr>
          <w:p w14:paraId="4F5473E2" w14:textId="77777777" w:rsidR="00BD0B9F" w:rsidRPr="00D00DA5" w:rsidRDefault="00BD0B9F" w:rsidP="00A14A74">
            <w:pPr>
              <w:tabs>
                <w:tab w:val="decimal" w:pos="765"/>
              </w:tabs>
              <w:spacing w:line="220" w:lineRule="exact"/>
              <w:rPr>
                <w:rFonts w:ascii="CordiaUPC" w:eastAsia="Times New Roman" w:hAnsi="CordiaUPC" w:cs="CordiaUPC"/>
                <w:sz w:val="26"/>
                <w:szCs w:val="26"/>
              </w:rPr>
            </w:pPr>
          </w:p>
        </w:tc>
        <w:tc>
          <w:tcPr>
            <w:tcW w:w="864" w:type="dxa"/>
            <w:vAlign w:val="bottom"/>
          </w:tcPr>
          <w:p w14:paraId="75EE87A1" w14:textId="77777777" w:rsidR="00BD0B9F" w:rsidRPr="00ED1EE0" w:rsidRDefault="00BD0B9F" w:rsidP="00A14A74">
            <w:pPr>
              <w:tabs>
                <w:tab w:val="decimal" w:pos="551"/>
              </w:tabs>
              <w:spacing w:line="220" w:lineRule="exact"/>
              <w:rPr>
                <w:rFonts w:ascii="CordiaUPC" w:eastAsia="Times New Roman" w:hAnsi="CordiaUPC" w:cs="CordiaUPC"/>
                <w:sz w:val="26"/>
                <w:szCs w:val="26"/>
              </w:rPr>
            </w:pPr>
          </w:p>
        </w:tc>
        <w:tc>
          <w:tcPr>
            <w:tcW w:w="180" w:type="dxa"/>
          </w:tcPr>
          <w:p w14:paraId="5AD62638" w14:textId="77777777" w:rsidR="00BD0B9F" w:rsidRPr="00D00DA5" w:rsidRDefault="00BD0B9F" w:rsidP="00A14A74">
            <w:pPr>
              <w:tabs>
                <w:tab w:val="decimal" w:pos="765"/>
              </w:tabs>
              <w:spacing w:line="220" w:lineRule="exact"/>
              <w:rPr>
                <w:rFonts w:ascii="CordiaUPC" w:eastAsia="Times New Roman" w:hAnsi="CordiaUPC" w:cs="CordiaUPC"/>
                <w:sz w:val="26"/>
                <w:szCs w:val="26"/>
              </w:rPr>
            </w:pPr>
          </w:p>
        </w:tc>
        <w:tc>
          <w:tcPr>
            <w:tcW w:w="1080" w:type="dxa"/>
          </w:tcPr>
          <w:p w14:paraId="64852090" w14:textId="26218752" w:rsidR="00BD0B9F" w:rsidRPr="00ED1EE0" w:rsidRDefault="00BD0B9F" w:rsidP="00A14A74">
            <w:pPr>
              <w:tabs>
                <w:tab w:val="decimal" w:pos="799"/>
              </w:tabs>
              <w:spacing w:line="220" w:lineRule="exact"/>
              <w:rPr>
                <w:rFonts w:ascii="CordiaUPC" w:eastAsia="Times New Roman" w:hAnsi="CordiaUPC" w:cs="CordiaUPC"/>
                <w:sz w:val="26"/>
                <w:szCs w:val="26"/>
              </w:rPr>
            </w:pPr>
            <w:r w:rsidRPr="00ED1EE0">
              <w:rPr>
                <w:rFonts w:ascii="CordiaUPC" w:eastAsia="Times New Roman" w:hAnsi="CordiaUPC" w:cs="CordiaUPC" w:hint="cs"/>
                <w:sz w:val="26"/>
                <w:szCs w:val="26"/>
              </w:rPr>
              <w:t>(7)</w:t>
            </w:r>
          </w:p>
        </w:tc>
      </w:tr>
      <w:tr w:rsidR="00A14A74" w:rsidRPr="00D00DA5" w14:paraId="3548DA3D" w14:textId="77777777" w:rsidTr="00A14A74">
        <w:trPr>
          <w:cantSplit/>
        </w:trPr>
        <w:tc>
          <w:tcPr>
            <w:tcW w:w="5040" w:type="dxa"/>
          </w:tcPr>
          <w:p w14:paraId="6734A569" w14:textId="77777777" w:rsidR="00A14A74" w:rsidRPr="00D00DA5" w:rsidRDefault="00A14A74" w:rsidP="00A14A74">
            <w:pPr>
              <w:spacing w:line="22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69BA9C43" w14:textId="4F43866D" w:rsidR="00A14A74" w:rsidRPr="00D00DA5" w:rsidRDefault="00BD0B9F" w:rsidP="00A14A74">
            <w:pPr>
              <w:tabs>
                <w:tab w:val="decimal" w:pos="551"/>
              </w:tabs>
              <w:spacing w:line="220" w:lineRule="exact"/>
              <w:rPr>
                <w:rFonts w:ascii="CordiaUPC" w:eastAsia="Times New Roman" w:hAnsi="CordiaUPC" w:cs="CordiaUPC"/>
                <w:b/>
                <w:bCs/>
                <w:sz w:val="26"/>
                <w:szCs w:val="26"/>
              </w:rPr>
            </w:pPr>
            <w:r>
              <w:rPr>
                <w:rFonts w:ascii="CordiaUPC" w:eastAsia="Times New Roman" w:hAnsi="CordiaUPC" w:cs="CordiaUPC"/>
                <w:b/>
                <w:bCs/>
                <w:sz w:val="26"/>
                <w:szCs w:val="26"/>
              </w:rPr>
              <w:t>17</w:t>
            </w:r>
          </w:p>
        </w:tc>
        <w:tc>
          <w:tcPr>
            <w:tcW w:w="180" w:type="dxa"/>
          </w:tcPr>
          <w:p w14:paraId="37099E7E" w14:textId="77777777" w:rsidR="00A14A74" w:rsidRPr="00D00DA5" w:rsidRDefault="00A14A74" w:rsidP="00A14A74">
            <w:pPr>
              <w:tabs>
                <w:tab w:val="decimal" w:pos="765"/>
              </w:tabs>
              <w:spacing w:line="22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07120DAF" w14:textId="18654A75" w:rsidR="00A14A74" w:rsidRPr="00D00DA5" w:rsidRDefault="00BD0B9F" w:rsidP="00A14A74">
            <w:pPr>
              <w:tabs>
                <w:tab w:val="decimal" w:pos="799"/>
              </w:tabs>
              <w:spacing w:line="22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1,125</w:t>
            </w:r>
          </w:p>
        </w:tc>
        <w:tc>
          <w:tcPr>
            <w:tcW w:w="180" w:type="dxa"/>
          </w:tcPr>
          <w:p w14:paraId="5AA3B81B" w14:textId="77777777" w:rsidR="00A14A74" w:rsidRPr="00D00DA5" w:rsidRDefault="00A14A74" w:rsidP="00A14A74">
            <w:pPr>
              <w:tabs>
                <w:tab w:val="decimal" w:pos="765"/>
              </w:tabs>
              <w:spacing w:line="22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55DAD33A" w14:textId="0DF5846C" w:rsidR="00A14A74" w:rsidRPr="00D00DA5" w:rsidRDefault="00A14A74" w:rsidP="00A14A74">
            <w:pPr>
              <w:tabs>
                <w:tab w:val="decimal" w:pos="551"/>
              </w:tabs>
              <w:spacing w:line="220" w:lineRule="exact"/>
              <w:rPr>
                <w:rFonts w:ascii="CordiaUPC" w:eastAsia="Times New Roman" w:hAnsi="CordiaUPC" w:cs="CordiaUPC"/>
                <w:b/>
                <w:bCs/>
                <w:sz w:val="26"/>
                <w:szCs w:val="26"/>
              </w:rPr>
            </w:pPr>
            <w:r w:rsidRPr="00ED1EE0">
              <w:rPr>
                <w:rFonts w:ascii="CordiaUPC" w:eastAsia="Times New Roman" w:hAnsi="CordiaUPC" w:cs="CordiaUPC" w:hint="cs"/>
                <w:b/>
                <w:bCs/>
                <w:sz w:val="26"/>
                <w:szCs w:val="26"/>
              </w:rPr>
              <w:t>19</w:t>
            </w:r>
          </w:p>
        </w:tc>
        <w:tc>
          <w:tcPr>
            <w:tcW w:w="180" w:type="dxa"/>
          </w:tcPr>
          <w:p w14:paraId="46E635BB" w14:textId="77777777" w:rsidR="00A14A74" w:rsidRPr="00D00DA5" w:rsidRDefault="00A14A74" w:rsidP="00A14A74">
            <w:pPr>
              <w:tabs>
                <w:tab w:val="decimal" w:pos="765"/>
              </w:tabs>
              <w:spacing w:line="22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08A822B9" w14:textId="72E0B07C" w:rsidR="00A14A74" w:rsidRPr="00D00DA5" w:rsidRDefault="00A14A74" w:rsidP="00A14A74">
            <w:pPr>
              <w:tabs>
                <w:tab w:val="decimal" w:pos="799"/>
              </w:tabs>
              <w:spacing w:line="220" w:lineRule="exact"/>
              <w:ind w:right="11"/>
              <w:rPr>
                <w:rFonts w:ascii="CordiaUPC" w:eastAsia="Times New Roman" w:hAnsi="CordiaUPC" w:cs="CordiaUPC"/>
                <w:b/>
                <w:bCs/>
                <w:sz w:val="26"/>
                <w:szCs w:val="26"/>
              </w:rPr>
            </w:pPr>
            <w:r w:rsidRPr="00ED1EE0">
              <w:rPr>
                <w:rFonts w:ascii="CordiaUPC" w:eastAsia="Times New Roman" w:hAnsi="CordiaUPC" w:cs="CordiaUPC" w:hint="cs"/>
                <w:b/>
                <w:bCs/>
                <w:sz w:val="26"/>
                <w:szCs w:val="26"/>
              </w:rPr>
              <w:t>1,665</w:t>
            </w:r>
          </w:p>
        </w:tc>
      </w:tr>
    </w:tbl>
    <w:p w14:paraId="0B2E42AE" w14:textId="77777777" w:rsidR="00A14A74" w:rsidRPr="00554EC3" w:rsidRDefault="00A14A74" w:rsidP="00554EC3">
      <w:pPr>
        <w:spacing w:line="240" w:lineRule="exact"/>
        <w:ind w:firstLine="562"/>
        <w:jc w:val="both"/>
        <w:rPr>
          <w:rFonts w:ascii="CordiaUPC" w:hAnsi="CordiaUPC" w:cs="CordiaUPC"/>
          <w:b/>
          <w:bCs/>
          <w:i/>
          <w:iCs/>
          <w:sz w:val="26"/>
          <w:szCs w:val="26"/>
        </w:rPr>
      </w:pPr>
    </w:p>
    <w:tbl>
      <w:tblPr>
        <w:tblW w:w="9468" w:type="dxa"/>
        <w:tblInd w:w="450" w:type="dxa"/>
        <w:tblLayout w:type="fixed"/>
        <w:tblCellMar>
          <w:left w:w="79" w:type="dxa"/>
          <w:right w:w="79" w:type="dxa"/>
        </w:tblCellMar>
        <w:tblLook w:val="04A0" w:firstRow="1" w:lastRow="0" w:firstColumn="1" w:lastColumn="0" w:noHBand="0" w:noVBand="1"/>
      </w:tblPr>
      <w:tblGrid>
        <w:gridCol w:w="5040"/>
        <w:gridCol w:w="864"/>
        <w:gridCol w:w="180"/>
        <w:gridCol w:w="1080"/>
        <w:gridCol w:w="180"/>
        <w:gridCol w:w="864"/>
        <w:gridCol w:w="180"/>
        <w:gridCol w:w="1080"/>
      </w:tblGrid>
      <w:tr w:rsidR="00A14A74" w:rsidRPr="00D00DA5" w14:paraId="723926C4" w14:textId="77777777" w:rsidTr="00A14A74">
        <w:trPr>
          <w:cantSplit/>
          <w:tblHeader/>
        </w:trPr>
        <w:tc>
          <w:tcPr>
            <w:tcW w:w="5040" w:type="dxa"/>
          </w:tcPr>
          <w:p w14:paraId="369F215E"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11CFF6BB"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
                <w:sz w:val="26"/>
                <w:szCs w:val="26"/>
              </w:rPr>
              <w:t>Bank only</w:t>
            </w:r>
          </w:p>
        </w:tc>
      </w:tr>
      <w:tr w:rsidR="00A14A74" w:rsidRPr="00D00DA5" w14:paraId="18FB60FB" w14:textId="77777777" w:rsidTr="00A14A74">
        <w:trPr>
          <w:cantSplit/>
          <w:tblHeader/>
        </w:trPr>
        <w:tc>
          <w:tcPr>
            <w:tcW w:w="5040" w:type="dxa"/>
          </w:tcPr>
          <w:p w14:paraId="15912E4F" w14:textId="1B8BFDA1" w:rsidR="00A14A74" w:rsidRPr="00D00DA5" w:rsidRDefault="00473896" w:rsidP="00A14A74">
            <w:pPr>
              <w:tabs>
                <w:tab w:val="decimal" w:pos="765"/>
              </w:tabs>
              <w:spacing w:line="240" w:lineRule="exact"/>
              <w:rPr>
                <w:rFonts w:ascii="CordiaUPC" w:eastAsia="Times New Roman" w:hAnsi="CordiaUPC" w:cs="CordiaUPC"/>
                <w:sz w:val="26"/>
                <w:szCs w:val="26"/>
              </w:rPr>
            </w:pPr>
            <w:r>
              <w:rPr>
                <w:rFonts w:ascii="CordiaUPC" w:eastAsia="Times New Roman" w:hAnsi="CordiaUPC" w:cs="CordiaUPC"/>
                <w:b/>
                <w:bCs/>
                <w:i/>
                <w:iCs/>
                <w:sz w:val="26"/>
                <w:szCs w:val="26"/>
                <w:lang w:val="en-US"/>
              </w:rPr>
              <w:t>For the s</w:t>
            </w:r>
            <w:r w:rsidR="00A14A74">
              <w:rPr>
                <w:rFonts w:ascii="CordiaUPC" w:eastAsia="Times New Roman" w:hAnsi="CordiaUPC" w:cs="CordiaUPC"/>
                <w:b/>
                <w:bCs/>
                <w:i/>
                <w:iCs/>
                <w:sz w:val="26"/>
                <w:szCs w:val="26"/>
                <w:lang w:val="en-US"/>
              </w:rPr>
              <w:t>ix</w:t>
            </w:r>
            <w:r w:rsidR="00A14A74" w:rsidRPr="00D00DA5">
              <w:rPr>
                <w:rFonts w:ascii="CordiaUPC" w:eastAsia="Times New Roman" w:hAnsi="CordiaUPC" w:cs="CordiaUPC" w:hint="cs"/>
                <w:b/>
                <w:bCs/>
                <w:i/>
                <w:iCs/>
                <w:sz w:val="26"/>
                <w:szCs w:val="26"/>
                <w:lang w:val="en-US"/>
              </w:rPr>
              <w:t xml:space="preserve">-month period ended </w:t>
            </w:r>
            <w:r w:rsidR="00A14A74">
              <w:rPr>
                <w:rFonts w:ascii="CordiaUPC" w:eastAsia="Times New Roman" w:hAnsi="CordiaUPC" w:cs="CordiaUPC"/>
                <w:b/>
                <w:bCs/>
                <w:i/>
                <w:iCs/>
                <w:sz w:val="26"/>
                <w:szCs w:val="26"/>
                <w:lang w:val="en-US"/>
              </w:rPr>
              <w:t>30 June</w:t>
            </w:r>
          </w:p>
        </w:tc>
        <w:tc>
          <w:tcPr>
            <w:tcW w:w="2124" w:type="dxa"/>
            <w:gridSpan w:val="3"/>
          </w:tcPr>
          <w:p w14:paraId="7DAA3EF9"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tcPr>
          <w:p w14:paraId="073ED218"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100E8B1C"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A14A74" w:rsidRPr="00D00DA5" w14:paraId="0D30E670" w14:textId="77777777" w:rsidTr="00A14A74">
        <w:trPr>
          <w:cantSplit/>
          <w:tblHeader/>
        </w:trPr>
        <w:tc>
          <w:tcPr>
            <w:tcW w:w="5040" w:type="dxa"/>
          </w:tcPr>
          <w:p w14:paraId="7EC42C4F"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tcPr>
          <w:p w14:paraId="46E4DC91"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54EE88E8"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5E070B24"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c>
          <w:tcPr>
            <w:tcW w:w="180" w:type="dxa"/>
          </w:tcPr>
          <w:p w14:paraId="4F433C45"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616BF4E3"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059E8FCB"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2EFF24BB"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r>
      <w:tr w:rsidR="00A14A74" w:rsidRPr="00D00DA5" w14:paraId="24F0BFCF" w14:textId="77777777" w:rsidTr="00A14A74">
        <w:trPr>
          <w:cantSplit/>
          <w:tblHeader/>
        </w:trPr>
        <w:tc>
          <w:tcPr>
            <w:tcW w:w="5040" w:type="dxa"/>
          </w:tcPr>
          <w:p w14:paraId="28051BA0"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tcPr>
          <w:p w14:paraId="670180CB"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3FB6EA60"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674A3DAA"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c>
          <w:tcPr>
            <w:tcW w:w="180" w:type="dxa"/>
          </w:tcPr>
          <w:p w14:paraId="262C85F7"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151C1B17"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72480A55"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50C15BEF" w14:textId="77777777" w:rsidR="00A14A74" w:rsidRPr="00D00DA5" w:rsidRDefault="00A14A74" w:rsidP="00A14A74">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r>
      <w:tr w:rsidR="00A14A74" w:rsidRPr="00D00DA5" w14:paraId="361B6BAB" w14:textId="77777777" w:rsidTr="00A14A74">
        <w:trPr>
          <w:cantSplit/>
          <w:trHeight w:val="64"/>
        </w:trPr>
        <w:tc>
          <w:tcPr>
            <w:tcW w:w="5040" w:type="dxa"/>
          </w:tcPr>
          <w:p w14:paraId="42FB35D3" w14:textId="77777777" w:rsidR="00A14A74" w:rsidRPr="00D00DA5" w:rsidRDefault="00A14A74" w:rsidP="00A14A74">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Profit before income tax </w:t>
            </w:r>
          </w:p>
        </w:tc>
        <w:tc>
          <w:tcPr>
            <w:tcW w:w="864" w:type="dxa"/>
          </w:tcPr>
          <w:p w14:paraId="3A4CC063"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2D7D5C8C"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3D5444BF" w14:textId="5D89AF78" w:rsidR="00A14A74" w:rsidRPr="00D00DA5" w:rsidRDefault="00EA17BD" w:rsidP="00A14A74">
            <w:pPr>
              <w:tabs>
                <w:tab w:val="decimal" w:pos="799"/>
              </w:tabs>
              <w:spacing w:line="240" w:lineRule="exact"/>
              <w:ind w:right="-19"/>
              <w:rPr>
                <w:rFonts w:ascii="CordiaUPC" w:eastAsia="Times New Roman" w:hAnsi="CordiaUPC" w:cs="CordiaUPC"/>
                <w:sz w:val="26"/>
                <w:szCs w:val="26"/>
              </w:rPr>
            </w:pPr>
            <w:r>
              <w:rPr>
                <w:rFonts w:ascii="CordiaUPC" w:eastAsia="Times New Roman" w:hAnsi="CordiaUPC" w:cs="CordiaUPC"/>
                <w:sz w:val="26"/>
                <w:szCs w:val="26"/>
              </w:rPr>
              <w:t>2,032</w:t>
            </w:r>
          </w:p>
        </w:tc>
        <w:tc>
          <w:tcPr>
            <w:tcW w:w="180" w:type="dxa"/>
          </w:tcPr>
          <w:p w14:paraId="64DE1DB7"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tcPr>
          <w:p w14:paraId="3826D683" w14:textId="77777777" w:rsidR="00A14A74" w:rsidRPr="00D00DA5" w:rsidRDefault="00A14A74" w:rsidP="00A14A74">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4500420C"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35F293C3" w14:textId="4913AEB1" w:rsidR="00A14A74" w:rsidRPr="00D00DA5" w:rsidRDefault="00A14A74" w:rsidP="00A14A74">
            <w:pPr>
              <w:tabs>
                <w:tab w:val="decimal" w:pos="799"/>
              </w:tabs>
              <w:spacing w:line="240" w:lineRule="exact"/>
              <w:ind w:right="-19"/>
              <w:rPr>
                <w:rFonts w:ascii="CordiaUPC" w:eastAsia="Times New Roman" w:hAnsi="CordiaUPC" w:cs="CordiaUPC"/>
                <w:sz w:val="26"/>
                <w:szCs w:val="26"/>
              </w:rPr>
            </w:pPr>
            <w:r w:rsidRPr="00ED1EE0">
              <w:rPr>
                <w:rFonts w:ascii="CordiaUPC" w:eastAsia="Times New Roman" w:hAnsi="CordiaUPC" w:cs="CordiaUPC" w:hint="cs"/>
                <w:sz w:val="26"/>
                <w:szCs w:val="26"/>
              </w:rPr>
              <w:t>22,868</w:t>
            </w:r>
          </w:p>
        </w:tc>
      </w:tr>
      <w:tr w:rsidR="00A14A74" w:rsidRPr="00D00DA5" w14:paraId="7333B1BB" w14:textId="77777777" w:rsidTr="00A14A74">
        <w:trPr>
          <w:cantSplit/>
          <w:trHeight w:val="64"/>
        </w:trPr>
        <w:tc>
          <w:tcPr>
            <w:tcW w:w="5040" w:type="dxa"/>
          </w:tcPr>
          <w:p w14:paraId="54FE5211" w14:textId="77777777" w:rsidR="00A14A74" w:rsidRPr="00D00DA5" w:rsidRDefault="00A14A74" w:rsidP="00A14A74">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Income tax using the Thai corporation tax rate</w:t>
            </w:r>
          </w:p>
        </w:tc>
        <w:tc>
          <w:tcPr>
            <w:tcW w:w="864" w:type="dxa"/>
          </w:tcPr>
          <w:p w14:paraId="3B9F32F0" w14:textId="7E3CFEAC" w:rsidR="00A14A74" w:rsidRPr="00D00DA5" w:rsidRDefault="00EA17BD" w:rsidP="00A14A74">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6571F614"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5FFA55C0" w14:textId="2B7FB481" w:rsidR="00A14A74" w:rsidRPr="00D00DA5" w:rsidRDefault="00EA17BD" w:rsidP="00A14A74">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406</w:t>
            </w:r>
          </w:p>
        </w:tc>
        <w:tc>
          <w:tcPr>
            <w:tcW w:w="180" w:type="dxa"/>
          </w:tcPr>
          <w:p w14:paraId="21B88397"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tcPr>
          <w:p w14:paraId="3E9CED5B" w14:textId="08A6CA7B" w:rsidR="00A14A74" w:rsidRPr="00D00DA5" w:rsidRDefault="00A14A74" w:rsidP="00A14A74">
            <w:pPr>
              <w:tabs>
                <w:tab w:val="decimal" w:pos="551"/>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20</w:t>
            </w:r>
          </w:p>
        </w:tc>
        <w:tc>
          <w:tcPr>
            <w:tcW w:w="180" w:type="dxa"/>
          </w:tcPr>
          <w:p w14:paraId="254A8A10"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379F3EA9" w14:textId="38B8A83D" w:rsidR="00A14A74" w:rsidRPr="00D00DA5" w:rsidRDefault="00A14A74" w:rsidP="00A14A74">
            <w:pPr>
              <w:tabs>
                <w:tab w:val="decimal" w:pos="799"/>
              </w:tabs>
              <w:spacing w:line="24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4,573</w:t>
            </w:r>
          </w:p>
        </w:tc>
      </w:tr>
      <w:tr w:rsidR="00A14A74" w:rsidRPr="00D00DA5" w14:paraId="664FD94F" w14:textId="77777777" w:rsidTr="00A14A74">
        <w:trPr>
          <w:cantSplit/>
          <w:trHeight w:val="64"/>
        </w:trPr>
        <w:tc>
          <w:tcPr>
            <w:tcW w:w="5040" w:type="dxa"/>
          </w:tcPr>
          <w:p w14:paraId="2136590F" w14:textId="77777777" w:rsidR="00A14A74" w:rsidRPr="00D00DA5" w:rsidRDefault="00A14A74" w:rsidP="00A14A74">
            <w:pPr>
              <w:spacing w:line="240" w:lineRule="exact"/>
              <w:ind w:left="149" w:hanging="149"/>
              <w:rPr>
                <w:rFonts w:ascii="CordiaUPC" w:hAnsi="CordiaUPC" w:cs="CordiaUPC"/>
                <w:sz w:val="26"/>
                <w:szCs w:val="26"/>
              </w:rPr>
            </w:pPr>
            <w:r w:rsidRPr="0023003B">
              <w:rPr>
                <w:rFonts w:ascii="CordiaUPC" w:hAnsi="CordiaUPC" w:cs="CordiaUPC"/>
                <w:sz w:val="26"/>
                <w:szCs w:val="26"/>
              </w:rPr>
              <w:t>Deferred tax expense which previously unrecognised   deductible temporary difference had been met the   recognition criteria and utilised during the period</w:t>
            </w:r>
          </w:p>
        </w:tc>
        <w:tc>
          <w:tcPr>
            <w:tcW w:w="864" w:type="dxa"/>
          </w:tcPr>
          <w:p w14:paraId="5F8F1EC1" w14:textId="77777777" w:rsidR="00A14A74" w:rsidRDefault="00A14A74" w:rsidP="00A14A74">
            <w:pPr>
              <w:tabs>
                <w:tab w:val="decimal" w:pos="551"/>
              </w:tabs>
              <w:spacing w:line="240" w:lineRule="exact"/>
              <w:rPr>
                <w:rFonts w:ascii="CordiaUPC" w:eastAsia="Times New Roman" w:hAnsi="CordiaUPC" w:cs="CordiaUPC"/>
                <w:sz w:val="26"/>
                <w:szCs w:val="26"/>
              </w:rPr>
            </w:pPr>
          </w:p>
          <w:p w14:paraId="41230A2A" w14:textId="77777777" w:rsidR="00EA17BD" w:rsidRDefault="00EA17BD" w:rsidP="00A14A74">
            <w:pPr>
              <w:tabs>
                <w:tab w:val="decimal" w:pos="551"/>
              </w:tabs>
              <w:spacing w:line="240" w:lineRule="exact"/>
              <w:rPr>
                <w:rFonts w:ascii="CordiaUPC" w:eastAsia="Times New Roman" w:hAnsi="CordiaUPC" w:cs="CordiaUPC"/>
                <w:sz w:val="26"/>
                <w:szCs w:val="26"/>
              </w:rPr>
            </w:pPr>
          </w:p>
          <w:p w14:paraId="3D034D52" w14:textId="4C917407" w:rsidR="00EA17BD" w:rsidRPr="00D00DA5" w:rsidRDefault="00EA17BD" w:rsidP="00A14A74">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w:t>
            </w:r>
          </w:p>
        </w:tc>
        <w:tc>
          <w:tcPr>
            <w:tcW w:w="180" w:type="dxa"/>
          </w:tcPr>
          <w:p w14:paraId="42BA1775"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76288854" w14:textId="77777777" w:rsidR="00A14A74" w:rsidRDefault="00A14A74" w:rsidP="00A14A74">
            <w:pPr>
              <w:tabs>
                <w:tab w:val="decimal" w:pos="799"/>
              </w:tabs>
              <w:spacing w:line="240" w:lineRule="exact"/>
              <w:ind w:right="11"/>
              <w:rPr>
                <w:rFonts w:ascii="CordiaUPC" w:eastAsia="Times New Roman" w:hAnsi="CordiaUPC" w:cs="CordiaUPC"/>
                <w:sz w:val="26"/>
                <w:szCs w:val="26"/>
              </w:rPr>
            </w:pPr>
          </w:p>
          <w:p w14:paraId="69EA0AE7" w14:textId="77777777" w:rsidR="00EA17BD" w:rsidRDefault="00EA17BD" w:rsidP="00A14A74">
            <w:pPr>
              <w:tabs>
                <w:tab w:val="decimal" w:pos="799"/>
              </w:tabs>
              <w:spacing w:line="240" w:lineRule="exact"/>
              <w:ind w:right="11"/>
              <w:rPr>
                <w:rFonts w:ascii="CordiaUPC" w:eastAsia="Times New Roman" w:hAnsi="CordiaUPC" w:cs="CordiaUPC"/>
                <w:sz w:val="26"/>
                <w:szCs w:val="26"/>
              </w:rPr>
            </w:pPr>
          </w:p>
          <w:p w14:paraId="7822C715" w14:textId="2F0E1CA1" w:rsidR="00EA17BD" w:rsidRPr="00D00DA5" w:rsidRDefault="00EA17BD" w:rsidP="00A14A74">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(42)</w:t>
            </w:r>
          </w:p>
        </w:tc>
        <w:tc>
          <w:tcPr>
            <w:tcW w:w="180" w:type="dxa"/>
          </w:tcPr>
          <w:p w14:paraId="693C59D3"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vAlign w:val="bottom"/>
          </w:tcPr>
          <w:p w14:paraId="4B4EF4C1" w14:textId="6B12930D" w:rsidR="00A14A74" w:rsidRPr="00D00DA5" w:rsidRDefault="00A14A74" w:rsidP="00A14A74">
            <w:pPr>
              <w:tabs>
                <w:tab w:val="decimal" w:pos="551"/>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vAlign w:val="bottom"/>
          </w:tcPr>
          <w:p w14:paraId="2F1068AE"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vAlign w:val="bottom"/>
          </w:tcPr>
          <w:p w14:paraId="238CA983" w14:textId="1B2E1BB7" w:rsidR="00A14A74" w:rsidRPr="00D00DA5" w:rsidRDefault="00A14A74" w:rsidP="00A14A74">
            <w:pPr>
              <w:tabs>
                <w:tab w:val="decimal" w:pos="799"/>
              </w:tabs>
              <w:spacing w:line="24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w:t>
            </w:r>
          </w:p>
        </w:tc>
      </w:tr>
      <w:tr w:rsidR="00A14A74" w:rsidRPr="00D00DA5" w14:paraId="37095939" w14:textId="77777777" w:rsidTr="00A14A74">
        <w:trPr>
          <w:cantSplit/>
          <w:trHeight w:val="64"/>
        </w:trPr>
        <w:tc>
          <w:tcPr>
            <w:tcW w:w="5040" w:type="dxa"/>
          </w:tcPr>
          <w:p w14:paraId="205099EC" w14:textId="77777777" w:rsidR="00A14A74" w:rsidRPr="00D00DA5" w:rsidRDefault="00A14A74" w:rsidP="00A14A74">
            <w:pPr>
              <w:spacing w:line="240" w:lineRule="exact"/>
              <w:ind w:left="149" w:hanging="149"/>
              <w:rPr>
                <w:rFonts w:ascii="CordiaUPC" w:hAnsi="CordiaUPC" w:cs="CordiaUPC"/>
                <w:sz w:val="26"/>
                <w:szCs w:val="26"/>
              </w:rPr>
            </w:pPr>
            <w:r w:rsidRPr="00D00DA5">
              <w:rPr>
                <w:rFonts w:ascii="CordiaUPC" w:hAnsi="CordiaUPC" w:cs="CordiaUPC" w:hint="cs"/>
                <w:sz w:val="26"/>
                <w:szCs w:val="26"/>
              </w:rPr>
              <w:t>Deferred tax expense which deductible temporary difference had not been met the recognition criteria during the period</w:t>
            </w:r>
          </w:p>
        </w:tc>
        <w:tc>
          <w:tcPr>
            <w:tcW w:w="864" w:type="dxa"/>
          </w:tcPr>
          <w:p w14:paraId="0A49D89E" w14:textId="77777777" w:rsidR="00A14A74" w:rsidRDefault="00A14A74" w:rsidP="00A14A74">
            <w:pPr>
              <w:tabs>
                <w:tab w:val="decimal" w:pos="551"/>
              </w:tabs>
              <w:spacing w:line="240" w:lineRule="exact"/>
              <w:rPr>
                <w:rFonts w:ascii="CordiaUPC" w:eastAsia="Times New Roman" w:hAnsi="CordiaUPC" w:cs="CordiaUPC"/>
                <w:sz w:val="26"/>
                <w:szCs w:val="26"/>
              </w:rPr>
            </w:pPr>
          </w:p>
          <w:p w14:paraId="4F2DADA1" w14:textId="0A38856B" w:rsidR="00EA17BD" w:rsidRPr="00D00DA5" w:rsidRDefault="00EA17BD" w:rsidP="00A14A74">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(25)</w:t>
            </w:r>
          </w:p>
        </w:tc>
        <w:tc>
          <w:tcPr>
            <w:tcW w:w="180" w:type="dxa"/>
          </w:tcPr>
          <w:p w14:paraId="266ACA7D"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359AEABC" w14:textId="77777777" w:rsidR="00A14A74" w:rsidRDefault="00A14A74" w:rsidP="00A14A74">
            <w:pPr>
              <w:tabs>
                <w:tab w:val="decimal" w:pos="799"/>
              </w:tabs>
              <w:spacing w:line="240" w:lineRule="exact"/>
              <w:ind w:right="11"/>
              <w:rPr>
                <w:rFonts w:ascii="CordiaUPC" w:eastAsia="Times New Roman" w:hAnsi="CordiaUPC" w:cs="CordiaUPC"/>
                <w:sz w:val="26"/>
                <w:szCs w:val="26"/>
              </w:rPr>
            </w:pPr>
          </w:p>
          <w:p w14:paraId="69E6DE72" w14:textId="1F0FA75D" w:rsidR="00EA17BD" w:rsidRPr="00D00DA5" w:rsidRDefault="00EA17BD" w:rsidP="00A14A74">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(500)</w:t>
            </w:r>
          </w:p>
        </w:tc>
        <w:tc>
          <w:tcPr>
            <w:tcW w:w="180" w:type="dxa"/>
          </w:tcPr>
          <w:p w14:paraId="58F0AEBA"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864" w:type="dxa"/>
            <w:vAlign w:val="bottom"/>
          </w:tcPr>
          <w:p w14:paraId="246C0451" w14:textId="73DA1AAA" w:rsidR="00A14A74" w:rsidRPr="00D00DA5" w:rsidRDefault="00A14A74" w:rsidP="00A14A74">
            <w:pPr>
              <w:tabs>
                <w:tab w:val="decimal" w:pos="551"/>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w:t>
            </w:r>
          </w:p>
        </w:tc>
        <w:tc>
          <w:tcPr>
            <w:tcW w:w="180" w:type="dxa"/>
            <w:vAlign w:val="bottom"/>
          </w:tcPr>
          <w:p w14:paraId="5EEE5CBC" w14:textId="77777777" w:rsidR="00A14A74" w:rsidRPr="00D00DA5" w:rsidRDefault="00A14A74" w:rsidP="00A14A74">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vAlign w:val="bottom"/>
          </w:tcPr>
          <w:p w14:paraId="796872CF" w14:textId="0D9B04AD" w:rsidR="00A14A74" w:rsidRPr="00D00DA5" w:rsidRDefault="00A14A74" w:rsidP="00A14A74">
            <w:pPr>
              <w:tabs>
                <w:tab w:val="decimal" w:pos="799"/>
              </w:tabs>
              <w:spacing w:line="240" w:lineRule="exact"/>
              <w:ind w:right="11"/>
              <w:rPr>
                <w:rFonts w:ascii="CordiaUPC" w:eastAsia="Times New Roman" w:hAnsi="CordiaUPC" w:cs="CordiaUPC"/>
                <w:sz w:val="26"/>
                <w:szCs w:val="26"/>
              </w:rPr>
            </w:pPr>
            <w:r w:rsidRPr="00ED1EE0">
              <w:rPr>
                <w:rFonts w:ascii="CordiaUPC" w:eastAsia="Times New Roman" w:hAnsi="CordiaUPC" w:cs="CordiaUPC" w:hint="cs"/>
                <w:sz w:val="26"/>
                <w:szCs w:val="26"/>
              </w:rPr>
              <w:t>1</w:t>
            </w:r>
          </w:p>
        </w:tc>
      </w:tr>
      <w:tr w:rsidR="00A14A74" w:rsidRPr="00D00DA5" w14:paraId="093A2B8F" w14:textId="77777777" w:rsidTr="00A14A74">
        <w:trPr>
          <w:cantSplit/>
        </w:trPr>
        <w:tc>
          <w:tcPr>
            <w:tcW w:w="5040" w:type="dxa"/>
          </w:tcPr>
          <w:p w14:paraId="7CB0BA71" w14:textId="77777777" w:rsidR="00A14A74" w:rsidRPr="00D00DA5" w:rsidRDefault="00A14A74" w:rsidP="00A14A74">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Tax effect of income and expenses that are not taxable</w:t>
            </w:r>
          </w:p>
        </w:tc>
        <w:tc>
          <w:tcPr>
            <w:tcW w:w="864" w:type="dxa"/>
            <w:vAlign w:val="bottom"/>
          </w:tcPr>
          <w:p w14:paraId="22ED7FFB" w14:textId="77777777" w:rsidR="00A14A74" w:rsidRPr="00D00DA5" w:rsidRDefault="00A14A74" w:rsidP="00A14A74">
            <w:pPr>
              <w:tabs>
                <w:tab w:val="decimal" w:pos="551"/>
              </w:tabs>
              <w:spacing w:line="240" w:lineRule="exact"/>
              <w:rPr>
                <w:rFonts w:ascii="CordiaUPC" w:eastAsia="Times New Roman" w:hAnsi="CordiaUPC" w:cs="CordiaUPC"/>
                <w:sz w:val="26"/>
                <w:szCs w:val="26"/>
              </w:rPr>
            </w:pPr>
          </w:p>
        </w:tc>
        <w:tc>
          <w:tcPr>
            <w:tcW w:w="180" w:type="dxa"/>
          </w:tcPr>
          <w:p w14:paraId="0C538EA3"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1080" w:type="dxa"/>
            <w:vAlign w:val="bottom"/>
          </w:tcPr>
          <w:p w14:paraId="7C93BD81" w14:textId="77777777" w:rsidR="00A14A74" w:rsidRPr="00D00DA5" w:rsidRDefault="00A14A74" w:rsidP="00A14A74">
            <w:pPr>
              <w:tabs>
                <w:tab w:val="decimal" w:pos="799"/>
              </w:tabs>
              <w:spacing w:line="240" w:lineRule="exact"/>
              <w:rPr>
                <w:rFonts w:ascii="CordiaUPC" w:eastAsia="Times New Roman" w:hAnsi="CordiaUPC" w:cs="CordiaUPC"/>
                <w:sz w:val="26"/>
                <w:szCs w:val="26"/>
              </w:rPr>
            </w:pPr>
          </w:p>
        </w:tc>
        <w:tc>
          <w:tcPr>
            <w:tcW w:w="180" w:type="dxa"/>
          </w:tcPr>
          <w:p w14:paraId="4ADA0A34"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864" w:type="dxa"/>
            <w:vAlign w:val="bottom"/>
          </w:tcPr>
          <w:p w14:paraId="29C64EF9" w14:textId="21257054" w:rsidR="00A14A74" w:rsidRPr="00D00DA5" w:rsidRDefault="00A14A74" w:rsidP="00A14A74">
            <w:pPr>
              <w:tabs>
                <w:tab w:val="decimal" w:pos="551"/>
              </w:tabs>
              <w:spacing w:line="240" w:lineRule="exact"/>
              <w:rPr>
                <w:rFonts w:ascii="CordiaUPC" w:eastAsia="Times New Roman" w:hAnsi="CordiaUPC" w:cs="CordiaUPC"/>
                <w:sz w:val="26"/>
                <w:szCs w:val="26"/>
              </w:rPr>
            </w:pPr>
          </w:p>
        </w:tc>
        <w:tc>
          <w:tcPr>
            <w:tcW w:w="180" w:type="dxa"/>
            <w:vAlign w:val="bottom"/>
          </w:tcPr>
          <w:p w14:paraId="37D07761" w14:textId="77777777" w:rsidR="00A14A74" w:rsidRPr="00D00DA5" w:rsidRDefault="00A14A74" w:rsidP="00A14A74">
            <w:pPr>
              <w:tabs>
                <w:tab w:val="decimal" w:pos="765"/>
              </w:tabs>
              <w:spacing w:line="240" w:lineRule="exact"/>
              <w:rPr>
                <w:rFonts w:ascii="CordiaUPC" w:eastAsia="Times New Roman" w:hAnsi="CordiaUPC" w:cs="CordiaUPC"/>
                <w:sz w:val="26"/>
                <w:szCs w:val="26"/>
              </w:rPr>
            </w:pPr>
          </w:p>
        </w:tc>
        <w:tc>
          <w:tcPr>
            <w:tcW w:w="1080" w:type="dxa"/>
            <w:vAlign w:val="bottom"/>
          </w:tcPr>
          <w:p w14:paraId="5380A4AC" w14:textId="7DA795A9" w:rsidR="00A14A74" w:rsidRPr="00D00DA5" w:rsidRDefault="00A14A74" w:rsidP="00A14A74">
            <w:pPr>
              <w:tabs>
                <w:tab w:val="decimal" w:pos="799"/>
              </w:tabs>
              <w:spacing w:line="240" w:lineRule="exact"/>
              <w:rPr>
                <w:rFonts w:ascii="CordiaUPC" w:eastAsia="Times New Roman" w:hAnsi="CordiaUPC" w:cs="CordiaUPC"/>
                <w:sz w:val="26"/>
                <w:szCs w:val="26"/>
              </w:rPr>
            </w:pPr>
          </w:p>
        </w:tc>
      </w:tr>
      <w:tr w:rsidR="00922B69" w:rsidRPr="00D00DA5" w14:paraId="613C4430" w14:textId="77777777" w:rsidTr="008F22BC">
        <w:trPr>
          <w:cantSplit/>
        </w:trPr>
        <w:tc>
          <w:tcPr>
            <w:tcW w:w="5040" w:type="dxa"/>
          </w:tcPr>
          <w:p w14:paraId="17A5D4F5" w14:textId="77777777" w:rsidR="00922B69" w:rsidRPr="00D00DA5" w:rsidRDefault="00922B69" w:rsidP="00922B69">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 xml:space="preserve">   income or not </w:t>
            </w:r>
            <w:proofErr w:type="spellStart"/>
            <w:r w:rsidRPr="00D00DA5">
              <w:rPr>
                <w:rFonts w:ascii="CordiaUPC" w:eastAsia="Times New Roman" w:hAnsi="CordiaUPC" w:cs="CordiaUPC" w:hint="cs"/>
                <w:sz w:val="26"/>
                <w:szCs w:val="26"/>
              </w:rPr>
              <w:t>deductable</w:t>
            </w:r>
            <w:proofErr w:type="spellEnd"/>
            <w:r w:rsidRPr="00D00DA5">
              <w:rPr>
                <w:rFonts w:ascii="CordiaUPC" w:eastAsia="Times New Roman" w:hAnsi="CordiaUPC" w:cs="CordiaUPC" w:hint="cs"/>
                <w:sz w:val="26"/>
                <w:szCs w:val="26"/>
              </w:rPr>
              <w:t xml:space="preserve"> in determining taxable profit, net</w:t>
            </w:r>
          </w:p>
        </w:tc>
        <w:tc>
          <w:tcPr>
            <w:tcW w:w="864" w:type="dxa"/>
            <w:vAlign w:val="bottom"/>
          </w:tcPr>
          <w:p w14:paraId="4FE783D5" w14:textId="66CC355A" w:rsidR="00922B69" w:rsidRPr="00D00DA5" w:rsidRDefault="00922B69" w:rsidP="00922B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(3)</w:t>
            </w:r>
          </w:p>
        </w:tc>
        <w:tc>
          <w:tcPr>
            <w:tcW w:w="180" w:type="dxa"/>
          </w:tcPr>
          <w:p w14:paraId="7FB9717E" w14:textId="77777777" w:rsidR="00922B69" w:rsidRPr="00D00DA5" w:rsidRDefault="00922B69" w:rsidP="00922B69">
            <w:pPr>
              <w:tabs>
                <w:tab w:val="decimal" w:pos="765"/>
              </w:tabs>
              <w:spacing w:line="240" w:lineRule="exact"/>
              <w:rPr>
                <w:rFonts w:ascii="CordiaUPC" w:eastAsia="Times New Roman" w:hAnsi="CordiaUPC" w:cs="CordiaUPC"/>
                <w:sz w:val="26"/>
                <w:szCs w:val="26"/>
              </w:rPr>
            </w:pPr>
          </w:p>
        </w:tc>
        <w:tc>
          <w:tcPr>
            <w:tcW w:w="1080" w:type="dxa"/>
            <w:vAlign w:val="bottom"/>
          </w:tcPr>
          <w:p w14:paraId="0843FD4A" w14:textId="08FF9489" w:rsidR="00922B69" w:rsidRPr="00D00DA5" w:rsidRDefault="00922B69" w:rsidP="00922B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(55)</w:t>
            </w:r>
          </w:p>
        </w:tc>
        <w:tc>
          <w:tcPr>
            <w:tcW w:w="180" w:type="dxa"/>
          </w:tcPr>
          <w:p w14:paraId="3358C5F1" w14:textId="77777777" w:rsidR="00922B69" w:rsidRPr="00D00DA5" w:rsidRDefault="00922B69" w:rsidP="00922B69">
            <w:pPr>
              <w:tabs>
                <w:tab w:val="decimal" w:pos="765"/>
              </w:tabs>
              <w:spacing w:line="240" w:lineRule="exact"/>
              <w:rPr>
                <w:rFonts w:ascii="CordiaUPC" w:eastAsia="Times New Roman" w:hAnsi="CordiaUPC" w:cs="CordiaUPC"/>
                <w:sz w:val="26"/>
                <w:szCs w:val="26"/>
              </w:rPr>
            </w:pPr>
          </w:p>
        </w:tc>
        <w:tc>
          <w:tcPr>
            <w:tcW w:w="864" w:type="dxa"/>
            <w:vAlign w:val="bottom"/>
          </w:tcPr>
          <w:p w14:paraId="6FAE8205" w14:textId="1F7986BE" w:rsidR="00922B69" w:rsidRPr="00BA678A" w:rsidRDefault="00922B69" w:rsidP="00922B69">
            <w:pPr>
              <w:tabs>
                <w:tab w:val="decimal" w:pos="551"/>
              </w:tabs>
              <w:spacing w:line="240" w:lineRule="exact"/>
              <w:rPr>
                <w:rFonts w:ascii="CordiaUPC" w:eastAsia="Times New Roman" w:hAnsi="CordiaUPC" w:cs="CordiaUPC"/>
                <w:sz w:val="26"/>
                <w:szCs w:val="26"/>
              </w:rPr>
            </w:pPr>
            <w:r w:rsidRPr="00BA678A">
              <w:rPr>
                <w:rFonts w:ascii="CordiaUPC" w:eastAsia="Times New Roman" w:hAnsi="CordiaUPC" w:cs="CordiaUPC" w:hint="cs"/>
                <w:sz w:val="26"/>
                <w:szCs w:val="26"/>
              </w:rPr>
              <w:t>(18)</w:t>
            </w:r>
          </w:p>
        </w:tc>
        <w:tc>
          <w:tcPr>
            <w:tcW w:w="180" w:type="dxa"/>
            <w:vAlign w:val="bottom"/>
          </w:tcPr>
          <w:p w14:paraId="14BEE0FF" w14:textId="77777777" w:rsidR="00922B69" w:rsidRPr="00BA678A" w:rsidRDefault="00922B69" w:rsidP="00922B69">
            <w:pPr>
              <w:tabs>
                <w:tab w:val="decimal" w:pos="765"/>
              </w:tabs>
              <w:spacing w:line="240" w:lineRule="exact"/>
              <w:rPr>
                <w:rFonts w:ascii="CordiaUPC" w:eastAsia="Times New Roman" w:hAnsi="CordiaUPC" w:cs="CordiaUPC"/>
                <w:sz w:val="26"/>
                <w:szCs w:val="26"/>
              </w:rPr>
            </w:pPr>
          </w:p>
        </w:tc>
        <w:tc>
          <w:tcPr>
            <w:tcW w:w="1080" w:type="dxa"/>
            <w:vAlign w:val="bottom"/>
          </w:tcPr>
          <w:p w14:paraId="79CA4EC1" w14:textId="1432D87B" w:rsidR="00922B69" w:rsidRPr="00BA678A" w:rsidRDefault="00922B69" w:rsidP="00922B69">
            <w:pPr>
              <w:tabs>
                <w:tab w:val="decimal" w:pos="799"/>
              </w:tabs>
              <w:spacing w:line="240" w:lineRule="exact"/>
              <w:rPr>
                <w:rFonts w:ascii="CordiaUPC" w:eastAsia="Times New Roman" w:hAnsi="CordiaUPC" w:cs="CordiaUPC"/>
                <w:sz w:val="26"/>
                <w:szCs w:val="26"/>
              </w:rPr>
            </w:pPr>
            <w:r w:rsidRPr="00BA678A">
              <w:rPr>
                <w:rFonts w:ascii="CordiaUPC" w:eastAsia="Times New Roman" w:hAnsi="CordiaUPC" w:cs="CordiaUPC" w:hint="cs"/>
                <w:sz w:val="26"/>
                <w:szCs w:val="26"/>
              </w:rPr>
              <w:t>(4,142)</w:t>
            </w:r>
          </w:p>
        </w:tc>
      </w:tr>
      <w:tr w:rsidR="00922B69" w:rsidRPr="00D00DA5" w14:paraId="63FE1E7D" w14:textId="77777777" w:rsidTr="00A14A74">
        <w:trPr>
          <w:cantSplit/>
        </w:trPr>
        <w:tc>
          <w:tcPr>
            <w:tcW w:w="5040" w:type="dxa"/>
          </w:tcPr>
          <w:p w14:paraId="4D785D9C" w14:textId="37E51C19" w:rsidR="00922B69" w:rsidRPr="00D00DA5" w:rsidRDefault="00922B69" w:rsidP="00922B69">
            <w:pPr>
              <w:spacing w:line="240" w:lineRule="exact"/>
              <w:ind w:left="149" w:hanging="149"/>
              <w:rPr>
                <w:rFonts w:ascii="CordiaUPC" w:eastAsia="Times New Roman" w:hAnsi="CordiaUPC" w:cs="CordiaUPC"/>
                <w:sz w:val="26"/>
                <w:szCs w:val="26"/>
              </w:rPr>
            </w:pPr>
            <w:r w:rsidRPr="00EA17BD">
              <w:rPr>
                <w:rFonts w:ascii="CordiaUPC" w:eastAsia="Times New Roman" w:hAnsi="CordiaUPC" w:cs="CordiaUPC"/>
                <w:sz w:val="26"/>
                <w:szCs w:val="26"/>
              </w:rPr>
              <w:t>Over provided in prior periods</w:t>
            </w:r>
          </w:p>
        </w:tc>
        <w:tc>
          <w:tcPr>
            <w:tcW w:w="864" w:type="dxa"/>
            <w:vAlign w:val="bottom"/>
          </w:tcPr>
          <w:p w14:paraId="1DAC1785" w14:textId="5F25268F" w:rsidR="00922B69" w:rsidRPr="00D00DA5" w:rsidRDefault="00922B69" w:rsidP="00922B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6E0F07BB" w14:textId="77777777" w:rsidR="00922B69" w:rsidRPr="00D00DA5" w:rsidRDefault="00922B69" w:rsidP="00922B69">
            <w:pPr>
              <w:tabs>
                <w:tab w:val="decimal" w:pos="765"/>
              </w:tabs>
              <w:spacing w:line="240" w:lineRule="exact"/>
              <w:rPr>
                <w:rFonts w:ascii="CordiaUPC" w:eastAsia="Times New Roman" w:hAnsi="CordiaUPC" w:cs="CordiaUPC"/>
                <w:sz w:val="26"/>
                <w:szCs w:val="26"/>
              </w:rPr>
            </w:pPr>
          </w:p>
        </w:tc>
        <w:tc>
          <w:tcPr>
            <w:tcW w:w="1080" w:type="dxa"/>
            <w:vAlign w:val="bottom"/>
          </w:tcPr>
          <w:p w14:paraId="51A87689" w14:textId="0CDF03F4" w:rsidR="00922B69" w:rsidRDefault="00922B69" w:rsidP="00922B69">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(15)</w:t>
            </w:r>
          </w:p>
        </w:tc>
        <w:tc>
          <w:tcPr>
            <w:tcW w:w="180" w:type="dxa"/>
          </w:tcPr>
          <w:p w14:paraId="46D84B4C" w14:textId="77777777" w:rsidR="00922B69" w:rsidRPr="00D00DA5" w:rsidRDefault="00922B69" w:rsidP="00922B69">
            <w:pPr>
              <w:tabs>
                <w:tab w:val="decimal" w:pos="765"/>
              </w:tabs>
              <w:spacing w:line="240" w:lineRule="exact"/>
              <w:rPr>
                <w:rFonts w:ascii="CordiaUPC" w:eastAsia="Times New Roman" w:hAnsi="CordiaUPC" w:cs="CordiaUPC"/>
                <w:sz w:val="26"/>
                <w:szCs w:val="26"/>
              </w:rPr>
            </w:pPr>
          </w:p>
        </w:tc>
        <w:tc>
          <w:tcPr>
            <w:tcW w:w="864" w:type="dxa"/>
            <w:vAlign w:val="bottom"/>
          </w:tcPr>
          <w:p w14:paraId="72CD812B" w14:textId="7976A317" w:rsidR="00922B69" w:rsidRPr="00ED1EE0" w:rsidRDefault="00922B69" w:rsidP="00922B69">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50E1314D" w14:textId="77777777" w:rsidR="00922B69" w:rsidRPr="00D00DA5" w:rsidRDefault="00922B69" w:rsidP="00922B69">
            <w:pPr>
              <w:tabs>
                <w:tab w:val="decimal" w:pos="765"/>
              </w:tabs>
              <w:spacing w:line="240" w:lineRule="exact"/>
              <w:rPr>
                <w:rFonts w:ascii="CordiaUPC" w:eastAsia="Times New Roman" w:hAnsi="CordiaUPC" w:cs="CordiaUPC"/>
                <w:sz w:val="26"/>
                <w:szCs w:val="26"/>
              </w:rPr>
            </w:pPr>
          </w:p>
        </w:tc>
        <w:tc>
          <w:tcPr>
            <w:tcW w:w="1080" w:type="dxa"/>
          </w:tcPr>
          <w:p w14:paraId="6A2D395A" w14:textId="575BD7E7" w:rsidR="00922B69" w:rsidRPr="00ED1EE0" w:rsidRDefault="00922B69" w:rsidP="00922B69">
            <w:pPr>
              <w:tabs>
                <w:tab w:val="decimal" w:pos="799"/>
              </w:tabs>
              <w:spacing w:line="240" w:lineRule="exact"/>
              <w:rPr>
                <w:rFonts w:ascii="CordiaUPC" w:eastAsia="Times New Roman" w:hAnsi="CordiaUPC" w:cs="CordiaUPC"/>
                <w:sz w:val="26"/>
                <w:szCs w:val="26"/>
              </w:rPr>
            </w:pPr>
            <w:r w:rsidRPr="00ED1EE0">
              <w:rPr>
                <w:rFonts w:ascii="CordiaUPC" w:eastAsia="Times New Roman" w:hAnsi="CordiaUPC" w:cs="CordiaUPC" w:hint="cs"/>
                <w:sz w:val="26"/>
                <w:szCs w:val="26"/>
              </w:rPr>
              <w:t>(7)</w:t>
            </w:r>
          </w:p>
        </w:tc>
      </w:tr>
      <w:tr w:rsidR="00922B69" w:rsidRPr="00D00DA5" w14:paraId="58030904" w14:textId="77777777" w:rsidTr="00A14A74">
        <w:trPr>
          <w:cantSplit/>
        </w:trPr>
        <w:tc>
          <w:tcPr>
            <w:tcW w:w="5040" w:type="dxa"/>
          </w:tcPr>
          <w:p w14:paraId="6010CBDD" w14:textId="77777777" w:rsidR="00922B69" w:rsidRPr="00D00DA5" w:rsidRDefault="00922B69" w:rsidP="00922B69">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7F69C2BC" w14:textId="65A88C02" w:rsidR="00922B69" w:rsidRPr="00D00DA5" w:rsidRDefault="00922B69" w:rsidP="00922B69">
            <w:pPr>
              <w:tabs>
                <w:tab w:val="decimal" w:pos="551"/>
              </w:tabs>
              <w:spacing w:line="240" w:lineRule="exact"/>
              <w:rPr>
                <w:rFonts w:ascii="CordiaUPC" w:eastAsia="Times New Roman" w:hAnsi="CordiaUPC" w:cs="CordiaUPC"/>
                <w:b/>
                <w:bCs/>
                <w:sz w:val="26"/>
                <w:szCs w:val="26"/>
              </w:rPr>
            </w:pPr>
            <w:r>
              <w:rPr>
                <w:rFonts w:ascii="CordiaUPC" w:eastAsia="Times New Roman" w:hAnsi="CordiaUPC" w:cs="CordiaUPC"/>
                <w:b/>
                <w:bCs/>
                <w:sz w:val="26"/>
                <w:szCs w:val="26"/>
              </w:rPr>
              <w:t>(11)</w:t>
            </w:r>
          </w:p>
        </w:tc>
        <w:tc>
          <w:tcPr>
            <w:tcW w:w="180" w:type="dxa"/>
          </w:tcPr>
          <w:p w14:paraId="1760A441" w14:textId="77777777" w:rsidR="00922B69" w:rsidRPr="00D00DA5" w:rsidRDefault="00922B69" w:rsidP="00922B69">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718A1220" w14:textId="64A6EE0D" w:rsidR="00922B69" w:rsidRPr="00D00DA5" w:rsidRDefault="00922B69" w:rsidP="00922B69">
            <w:pPr>
              <w:tabs>
                <w:tab w:val="decimal" w:pos="799"/>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(206)</w:t>
            </w:r>
          </w:p>
        </w:tc>
        <w:tc>
          <w:tcPr>
            <w:tcW w:w="180" w:type="dxa"/>
          </w:tcPr>
          <w:p w14:paraId="58E63E86" w14:textId="77777777" w:rsidR="00922B69" w:rsidRPr="00D00DA5" w:rsidRDefault="00922B69" w:rsidP="00922B69">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13F97FE9" w14:textId="50C77962" w:rsidR="00922B69" w:rsidRPr="00D00DA5" w:rsidRDefault="00922B69" w:rsidP="00922B69">
            <w:pPr>
              <w:tabs>
                <w:tab w:val="decimal" w:pos="551"/>
              </w:tabs>
              <w:spacing w:line="240" w:lineRule="exact"/>
              <w:rPr>
                <w:rFonts w:ascii="CordiaUPC" w:eastAsia="Times New Roman" w:hAnsi="CordiaUPC" w:cs="CordiaUPC"/>
                <w:b/>
                <w:bCs/>
                <w:sz w:val="26"/>
                <w:szCs w:val="26"/>
              </w:rPr>
            </w:pPr>
            <w:r w:rsidRPr="00ED1EE0">
              <w:rPr>
                <w:rFonts w:ascii="CordiaUPC" w:eastAsia="Times New Roman" w:hAnsi="CordiaUPC" w:cs="CordiaUPC" w:hint="cs"/>
                <w:b/>
                <w:bCs/>
                <w:sz w:val="26"/>
                <w:szCs w:val="26"/>
              </w:rPr>
              <w:t>2</w:t>
            </w:r>
          </w:p>
        </w:tc>
        <w:tc>
          <w:tcPr>
            <w:tcW w:w="180" w:type="dxa"/>
          </w:tcPr>
          <w:p w14:paraId="65ACD054" w14:textId="77777777" w:rsidR="00922B69" w:rsidRPr="00D00DA5" w:rsidRDefault="00922B69" w:rsidP="00922B69">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31C119AE" w14:textId="0344DCC5" w:rsidR="00922B69" w:rsidRPr="00D00DA5" w:rsidRDefault="00922B69" w:rsidP="00922B69">
            <w:pPr>
              <w:tabs>
                <w:tab w:val="decimal" w:pos="799"/>
              </w:tabs>
              <w:spacing w:line="240" w:lineRule="exact"/>
              <w:ind w:right="11"/>
              <w:rPr>
                <w:rFonts w:ascii="CordiaUPC" w:eastAsia="Times New Roman" w:hAnsi="CordiaUPC" w:cs="CordiaUPC"/>
                <w:b/>
                <w:bCs/>
                <w:sz w:val="26"/>
                <w:szCs w:val="26"/>
              </w:rPr>
            </w:pPr>
            <w:r w:rsidRPr="00ED1EE0">
              <w:rPr>
                <w:rFonts w:ascii="CordiaUPC" w:eastAsia="Times New Roman" w:hAnsi="CordiaUPC" w:cs="CordiaUPC" w:hint="cs"/>
                <w:b/>
                <w:bCs/>
                <w:sz w:val="26"/>
                <w:szCs w:val="26"/>
              </w:rPr>
              <w:t>425</w:t>
            </w:r>
          </w:p>
        </w:tc>
      </w:tr>
    </w:tbl>
    <w:p w14:paraId="7330EEC8" w14:textId="77777777" w:rsidR="00ED1EE0" w:rsidRPr="005C619D" w:rsidRDefault="00ED1EE0" w:rsidP="00ED1EE0">
      <w:pPr>
        <w:ind w:left="540"/>
        <w:jc w:val="both"/>
        <w:rPr>
          <w:rFonts w:eastAsia="Times New Roman" w:cs="Times New Roman"/>
          <w:b/>
          <w:bCs/>
          <w:i/>
          <w:iCs/>
          <w:sz w:val="20"/>
        </w:rPr>
      </w:pPr>
    </w:p>
    <w:p w14:paraId="546E15D7" w14:textId="77777777" w:rsidR="00ED1EE0" w:rsidRPr="00ED1EE0" w:rsidRDefault="00ED1EE0" w:rsidP="00ED1EE0">
      <w:pPr>
        <w:spacing w:line="240" w:lineRule="exact"/>
        <w:ind w:left="540"/>
        <w:jc w:val="both"/>
        <w:rPr>
          <w:rFonts w:ascii="CordiaUPC" w:eastAsia="Times New Roman" w:hAnsi="CordiaUPC" w:cs="CordiaUPC"/>
          <w:b/>
          <w:bCs/>
          <w:i/>
          <w:iCs/>
          <w:sz w:val="26"/>
          <w:szCs w:val="26"/>
          <w:cs/>
          <w:lang w:bidi="th-TH"/>
        </w:rPr>
      </w:pPr>
    </w:p>
    <w:p w14:paraId="4B618277" w14:textId="77777777" w:rsidR="00ED1EE0" w:rsidRPr="00ED1EE0" w:rsidRDefault="00ED1EE0" w:rsidP="00ED1EE0">
      <w:pPr>
        <w:spacing w:line="240" w:lineRule="exact"/>
        <w:rPr>
          <w:rFonts w:ascii="CordiaUPC" w:eastAsia="Times New Roman" w:hAnsi="CordiaUPC" w:cs="CordiaUPC"/>
          <w:sz w:val="26"/>
          <w:szCs w:val="26"/>
        </w:rPr>
      </w:pPr>
    </w:p>
    <w:p w14:paraId="67963BB2" w14:textId="648DBF96" w:rsidR="00A14A74" w:rsidRDefault="00A14A74" w:rsidP="00554EC3">
      <w:pPr>
        <w:spacing w:line="240" w:lineRule="exact"/>
        <w:ind w:firstLine="562"/>
        <w:jc w:val="both"/>
        <w:rPr>
          <w:rFonts w:ascii="CordiaUPC" w:hAnsi="CordiaUPC" w:cs="CordiaUPC"/>
          <w:b/>
          <w:bCs/>
          <w:i/>
          <w:iCs/>
          <w:sz w:val="26"/>
          <w:szCs w:val="26"/>
        </w:rPr>
      </w:pPr>
    </w:p>
    <w:p w14:paraId="2CFBBCE1" w14:textId="77777777" w:rsidR="00473896" w:rsidRDefault="00473896" w:rsidP="00554EC3">
      <w:pPr>
        <w:spacing w:line="240" w:lineRule="exact"/>
        <w:ind w:firstLine="562"/>
        <w:jc w:val="both"/>
        <w:rPr>
          <w:rFonts w:ascii="CordiaUPC" w:hAnsi="CordiaUPC" w:cs="CordiaUPC"/>
          <w:b/>
          <w:bCs/>
          <w:i/>
          <w:iCs/>
          <w:sz w:val="26"/>
          <w:szCs w:val="26"/>
        </w:rPr>
      </w:pPr>
    </w:p>
    <w:p w14:paraId="0BA7CD9D" w14:textId="3F87AE1E" w:rsidR="00A14A74" w:rsidRDefault="00A14A74" w:rsidP="00554EC3">
      <w:pPr>
        <w:spacing w:line="240" w:lineRule="exact"/>
        <w:ind w:firstLine="562"/>
        <w:jc w:val="both"/>
        <w:rPr>
          <w:rFonts w:ascii="CordiaUPC" w:hAnsi="CordiaUPC" w:cs="CordiaUPC"/>
          <w:b/>
          <w:bCs/>
          <w:i/>
          <w:iCs/>
          <w:sz w:val="26"/>
          <w:szCs w:val="26"/>
        </w:rPr>
      </w:pPr>
    </w:p>
    <w:p w14:paraId="532F8393" w14:textId="60D76D9A" w:rsidR="00A14A74" w:rsidRDefault="00A14A74" w:rsidP="00554EC3">
      <w:pPr>
        <w:spacing w:line="240" w:lineRule="exact"/>
        <w:ind w:firstLine="562"/>
        <w:jc w:val="both"/>
        <w:rPr>
          <w:rFonts w:ascii="CordiaUPC" w:hAnsi="CordiaUPC" w:cs="CordiaUPC"/>
          <w:b/>
          <w:bCs/>
          <w:i/>
          <w:iCs/>
          <w:sz w:val="26"/>
          <w:szCs w:val="26"/>
        </w:rPr>
      </w:pPr>
    </w:p>
    <w:p w14:paraId="4394868F" w14:textId="77777777" w:rsidR="00A14A74" w:rsidRPr="00554EC3" w:rsidRDefault="00A14A74" w:rsidP="00554EC3">
      <w:pPr>
        <w:spacing w:line="240" w:lineRule="exact"/>
        <w:ind w:firstLine="562"/>
        <w:jc w:val="both"/>
        <w:rPr>
          <w:rFonts w:ascii="CordiaUPC" w:hAnsi="CordiaUPC" w:cs="CordiaUPC"/>
          <w:b/>
          <w:bCs/>
          <w:i/>
          <w:iCs/>
          <w:sz w:val="26"/>
          <w:szCs w:val="26"/>
        </w:rPr>
      </w:pPr>
    </w:p>
    <w:p w14:paraId="7D89701E" w14:textId="3F188805" w:rsidR="00FF2200" w:rsidRPr="00554EC3" w:rsidRDefault="00B12D04" w:rsidP="00554EC3">
      <w:pPr>
        <w:spacing w:line="240" w:lineRule="exact"/>
        <w:ind w:left="540" w:hanging="540"/>
        <w:rPr>
          <w:rFonts w:ascii="CordiaUPC" w:hAnsi="CordiaUPC" w:cs="CordiaUPC"/>
          <w:b/>
          <w:bCs/>
          <w:sz w:val="28"/>
          <w:szCs w:val="28"/>
        </w:rPr>
      </w:pPr>
      <w:r w:rsidRPr="00554EC3">
        <w:rPr>
          <w:rFonts w:ascii="CordiaUPC" w:hAnsi="CordiaUPC" w:cs="CordiaUPC" w:hint="cs"/>
          <w:b/>
          <w:sz w:val="28"/>
          <w:szCs w:val="28"/>
        </w:rPr>
        <w:t>2</w:t>
      </w:r>
      <w:r w:rsidR="00A14A74">
        <w:rPr>
          <w:rFonts w:ascii="CordiaUPC" w:hAnsi="CordiaUPC" w:cs="CordiaUPC"/>
          <w:b/>
          <w:sz w:val="28"/>
          <w:szCs w:val="28"/>
          <w:lang w:val="en-US" w:bidi="th-TH"/>
        </w:rPr>
        <w:t>0</w:t>
      </w:r>
      <w:r w:rsidR="00433B08" w:rsidRPr="00554EC3">
        <w:rPr>
          <w:rFonts w:ascii="CordiaUPC" w:hAnsi="CordiaUPC" w:cs="CordiaUPC" w:hint="cs"/>
          <w:b/>
          <w:sz w:val="28"/>
          <w:szCs w:val="28"/>
        </w:rPr>
        <w:tab/>
      </w:r>
      <w:r w:rsidR="00FF2200" w:rsidRPr="00554EC3">
        <w:rPr>
          <w:rFonts w:ascii="CordiaUPC" w:hAnsi="CordiaUPC" w:cs="CordiaUPC" w:hint="cs"/>
          <w:b/>
          <w:bCs/>
          <w:sz w:val="28"/>
          <w:szCs w:val="28"/>
        </w:rPr>
        <w:t>Deposits</w:t>
      </w:r>
    </w:p>
    <w:p w14:paraId="1C9F3266" w14:textId="77777777" w:rsidR="00FF2200" w:rsidRPr="00554EC3" w:rsidRDefault="00FF2200" w:rsidP="00554EC3">
      <w:pPr>
        <w:tabs>
          <w:tab w:val="left" w:pos="540"/>
          <w:tab w:val="left" w:pos="1080"/>
        </w:tabs>
        <w:spacing w:line="240" w:lineRule="exact"/>
        <w:ind w:right="389"/>
        <w:jc w:val="thaiDistribute"/>
        <w:rPr>
          <w:rFonts w:ascii="CordiaUPC" w:hAnsi="CordiaUPC" w:cs="CordiaUPC"/>
          <w:b/>
          <w:bCs/>
          <w:sz w:val="26"/>
          <w:szCs w:val="26"/>
          <w:lang w:bidi="th-TH"/>
        </w:rPr>
      </w:pPr>
    </w:p>
    <w:p w14:paraId="225D4481" w14:textId="108EB1B1" w:rsidR="00FF2200" w:rsidRPr="00554EC3" w:rsidRDefault="00944F5A" w:rsidP="00554EC3">
      <w:pPr>
        <w:spacing w:line="240" w:lineRule="exact"/>
        <w:ind w:left="540" w:right="1" w:hanging="540"/>
        <w:jc w:val="thaiDistribute"/>
        <w:rPr>
          <w:rFonts w:ascii="CordiaUPC" w:hAnsi="CordiaUPC" w:cs="CordiaUPC"/>
          <w:b/>
          <w:bCs/>
          <w:snapToGrid w:val="0"/>
          <w:sz w:val="26"/>
          <w:szCs w:val="26"/>
          <w:cs/>
          <w:lang w:eastAsia="th-TH" w:bidi="th-TH"/>
        </w:rPr>
      </w:pPr>
      <w:r w:rsidRPr="00554EC3">
        <w:rPr>
          <w:rFonts w:ascii="CordiaUPC" w:hAnsi="CordiaUPC" w:cs="CordiaUPC" w:hint="cs"/>
          <w:b/>
          <w:bCs/>
          <w:snapToGrid w:val="0"/>
          <w:sz w:val="26"/>
          <w:szCs w:val="26"/>
          <w:lang w:eastAsia="th-TH" w:bidi="th-TH"/>
        </w:rPr>
        <w:t>2</w:t>
      </w:r>
      <w:r w:rsidR="00A14A74">
        <w:rPr>
          <w:rFonts w:ascii="CordiaUPC" w:hAnsi="CordiaUPC" w:cs="CordiaUPC"/>
          <w:b/>
          <w:bCs/>
          <w:snapToGrid w:val="0"/>
          <w:sz w:val="26"/>
          <w:szCs w:val="26"/>
          <w:lang w:eastAsia="th-TH" w:bidi="th-TH"/>
        </w:rPr>
        <w:t>0</w:t>
      </w:r>
      <w:r w:rsidR="00FF2200" w:rsidRPr="00554EC3">
        <w:rPr>
          <w:rFonts w:ascii="CordiaUPC" w:hAnsi="CordiaUPC" w:cs="CordiaUPC" w:hint="cs"/>
          <w:b/>
          <w:bCs/>
          <w:snapToGrid w:val="0"/>
          <w:sz w:val="26"/>
          <w:szCs w:val="26"/>
          <w:lang w:eastAsia="th-TH" w:bidi="th-TH"/>
        </w:rPr>
        <w:t>.1</w:t>
      </w:r>
      <w:r w:rsidR="00FF2200" w:rsidRPr="00554EC3">
        <w:rPr>
          <w:rFonts w:ascii="CordiaUPC" w:hAnsi="CordiaUPC" w:cs="CordiaUPC" w:hint="cs"/>
          <w:b/>
          <w:bCs/>
          <w:sz w:val="26"/>
          <w:szCs w:val="26"/>
          <w:rtl/>
          <w:cs/>
        </w:rPr>
        <w:tab/>
      </w:r>
      <w:r w:rsidR="00FF2200" w:rsidRPr="00554EC3">
        <w:rPr>
          <w:rFonts w:ascii="CordiaUPC" w:hAnsi="CordiaUPC" w:cs="CordiaUPC" w:hint="cs"/>
          <w:b/>
          <w:bCs/>
          <w:snapToGrid w:val="0"/>
          <w:sz w:val="26"/>
          <w:szCs w:val="26"/>
          <w:lang w:eastAsia="th-TH" w:bidi="th-TH"/>
        </w:rPr>
        <w:t>Classified by type of deposits</w:t>
      </w:r>
    </w:p>
    <w:p w14:paraId="4BE7A9EC" w14:textId="3DADEF44" w:rsidR="00367CD5" w:rsidRPr="00554EC3" w:rsidRDefault="00367CD5" w:rsidP="00554EC3">
      <w:pPr>
        <w:spacing w:line="240" w:lineRule="exact"/>
        <w:ind w:left="547" w:right="14"/>
        <w:jc w:val="thaiDistribute"/>
        <w:rPr>
          <w:rFonts w:ascii="CordiaUPC" w:hAnsi="CordiaUPC" w:cs="CordiaUPC"/>
          <w:i/>
          <w:iCs/>
          <w:snapToGrid w:val="0"/>
          <w:sz w:val="26"/>
          <w:szCs w:val="26"/>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554EC3" w14:paraId="4597572C" w14:textId="77777777" w:rsidTr="00E63822">
        <w:tc>
          <w:tcPr>
            <w:tcW w:w="3727" w:type="dxa"/>
          </w:tcPr>
          <w:p w14:paraId="116E8D71" w14:textId="77777777" w:rsidR="00367CD5" w:rsidRPr="00554EC3" w:rsidRDefault="00367CD5" w:rsidP="00554EC3">
            <w:pPr>
              <w:spacing w:line="240" w:lineRule="exact"/>
              <w:ind w:right="-79"/>
              <w:rPr>
                <w:rFonts w:ascii="CordiaUPC" w:hAnsi="CordiaUPC" w:cs="CordiaUPC"/>
                <w:color w:val="000000"/>
                <w:sz w:val="26"/>
                <w:szCs w:val="26"/>
                <w:lang w:val="en-US" w:bidi="th-TH"/>
              </w:rPr>
            </w:pPr>
          </w:p>
        </w:tc>
        <w:tc>
          <w:tcPr>
            <w:tcW w:w="2718" w:type="dxa"/>
            <w:gridSpan w:val="3"/>
            <w:vAlign w:val="bottom"/>
          </w:tcPr>
          <w:p w14:paraId="5934DF32"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Consolidated</w:t>
            </w:r>
          </w:p>
        </w:tc>
        <w:tc>
          <w:tcPr>
            <w:tcW w:w="242" w:type="dxa"/>
            <w:gridSpan w:val="2"/>
            <w:vAlign w:val="bottom"/>
          </w:tcPr>
          <w:p w14:paraId="5C637560"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p>
        </w:tc>
        <w:tc>
          <w:tcPr>
            <w:tcW w:w="2656" w:type="dxa"/>
            <w:gridSpan w:val="3"/>
            <w:vAlign w:val="bottom"/>
          </w:tcPr>
          <w:p w14:paraId="6E9AD983" w14:textId="77777777" w:rsidR="00367CD5" w:rsidRPr="00554EC3" w:rsidRDefault="00367CD5" w:rsidP="00554EC3">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Bank only</w:t>
            </w:r>
          </w:p>
        </w:tc>
      </w:tr>
      <w:tr w:rsidR="00DF6FB9" w:rsidRPr="00554EC3" w14:paraId="507E912C" w14:textId="77777777" w:rsidTr="00E63822">
        <w:tc>
          <w:tcPr>
            <w:tcW w:w="3727" w:type="dxa"/>
          </w:tcPr>
          <w:p w14:paraId="2A98B6B5" w14:textId="77777777" w:rsidR="00DF6FB9" w:rsidRPr="00554EC3" w:rsidRDefault="00DF6FB9" w:rsidP="00DF6FB9">
            <w:pPr>
              <w:spacing w:line="240" w:lineRule="exact"/>
              <w:ind w:right="-79"/>
              <w:rPr>
                <w:rFonts w:ascii="CordiaUPC" w:hAnsi="CordiaUPC" w:cs="CordiaUPC"/>
                <w:color w:val="000000"/>
                <w:sz w:val="26"/>
                <w:szCs w:val="26"/>
                <w:lang w:val="en-US" w:bidi="th-TH"/>
              </w:rPr>
            </w:pPr>
          </w:p>
        </w:tc>
        <w:tc>
          <w:tcPr>
            <w:tcW w:w="1188" w:type="dxa"/>
            <w:vAlign w:val="bottom"/>
          </w:tcPr>
          <w:p w14:paraId="3FA5FFEA" w14:textId="1C906874" w:rsidR="00DF6FB9" w:rsidRPr="00554EC3" w:rsidRDefault="00DF6FB9" w:rsidP="00DF6FB9">
            <w:pPr>
              <w:spacing w:line="240" w:lineRule="exact"/>
              <w:ind w:left="-108" w:right="-108"/>
              <w:jc w:val="center"/>
              <w:rPr>
                <w:rFonts w:ascii="CordiaUPC" w:hAnsi="CordiaUPC" w:cs="CordiaUPC"/>
                <w:sz w:val="26"/>
                <w:szCs w:val="26"/>
              </w:rPr>
            </w:pPr>
            <w:r w:rsidRPr="00887104">
              <w:rPr>
                <w:rFonts w:ascii="CordiaUPC" w:hAnsi="CordiaUPC" w:cs="CordiaUPC" w:hint="cs"/>
                <w:color w:val="000000"/>
                <w:sz w:val="26"/>
                <w:szCs w:val="26"/>
                <w:lang w:val="en-US" w:bidi="th-TH"/>
              </w:rPr>
              <w:t>30 June</w:t>
            </w:r>
          </w:p>
        </w:tc>
        <w:tc>
          <w:tcPr>
            <w:tcW w:w="279" w:type="dxa"/>
          </w:tcPr>
          <w:p w14:paraId="5E579CC2" w14:textId="77777777" w:rsidR="00DF6FB9" w:rsidRPr="00554EC3" w:rsidRDefault="00DF6FB9" w:rsidP="00DF6FB9">
            <w:pPr>
              <w:spacing w:line="240" w:lineRule="exact"/>
              <w:ind w:left="-108" w:right="-108"/>
              <w:rPr>
                <w:rFonts w:ascii="CordiaUPC" w:hAnsi="CordiaUPC" w:cs="CordiaUPC"/>
                <w:sz w:val="26"/>
                <w:szCs w:val="26"/>
                <w:rtl/>
                <w:cs/>
              </w:rPr>
            </w:pPr>
          </w:p>
        </w:tc>
        <w:tc>
          <w:tcPr>
            <w:tcW w:w="1251" w:type="dxa"/>
          </w:tcPr>
          <w:p w14:paraId="622595C4" w14:textId="67159EBC" w:rsidR="00DF6FB9" w:rsidRPr="00554EC3" w:rsidRDefault="00DF6FB9" w:rsidP="00DF6FB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c>
          <w:tcPr>
            <w:tcW w:w="242" w:type="dxa"/>
            <w:gridSpan w:val="2"/>
            <w:vAlign w:val="bottom"/>
          </w:tcPr>
          <w:p w14:paraId="56EF717E" w14:textId="77777777" w:rsidR="00DF6FB9" w:rsidRPr="00554EC3" w:rsidRDefault="00DF6FB9" w:rsidP="00DF6FB9">
            <w:pPr>
              <w:spacing w:line="240" w:lineRule="exact"/>
              <w:ind w:left="-108" w:right="-108"/>
              <w:jc w:val="center"/>
              <w:rPr>
                <w:rFonts w:ascii="CordiaUPC" w:hAnsi="CordiaUPC" w:cs="CordiaUPC"/>
                <w:sz w:val="26"/>
                <w:szCs w:val="26"/>
                <w:rtl/>
                <w:cs/>
              </w:rPr>
            </w:pPr>
          </w:p>
        </w:tc>
        <w:tc>
          <w:tcPr>
            <w:tcW w:w="1189" w:type="dxa"/>
            <w:vAlign w:val="bottom"/>
          </w:tcPr>
          <w:p w14:paraId="3AE1E131" w14:textId="0CA13484" w:rsidR="00DF6FB9" w:rsidRPr="00554EC3" w:rsidRDefault="00DF6FB9" w:rsidP="00DF6FB9">
            <w:pPr>
              <w:spacing w:line="240" w:lineRule="exact"/>
              <w:ind w:left="-108" w:right="-108"/>
              <w:jc w:val="center"/>
              <w:rPr>
                <w:rFonts w:ascii="CordiaUPC" w:hAnsi="CordiaUPC" w:cs="CordiaUPC"/>
                <w:sz w:val="26"/>
                <w:szCs w:val="26"/>
              </w:rPr>
            </w:pPr>
            <w:r w:rsidRPr="00887104">
              <w:rPr>
                <w:rFonts w:ascii="CordiaUPC" w:hAnsi="CordiaUPC" w:cs="CordiaUPC" w:hint="cs"/>
                <w:color w:val="000000"/>
                <w:sz w:val="26"/>
                <w:szCs w:val="26"/>
                <w:lang w:val="en-US" w:bidi="th-TH"/>
              </w:rPr>
              <w:t>30 June</w:t>
            </w:r>
          </w:p>
        </w:tc>
        <w:tc>
          <w:tcPr>
            <w:tcW w:w="270" w:type="dxa"/>
          </w:tcPr>
          <w:p w14:paraId="0688D64B" w14:textId="77777777" w:rsidR="00DF6FB9" w:rsidRPr="00554EC3" w:rsidRDefault="00DF6FB9" w:rsidP="00DF6FB9">
            <w:pPr>
              <w:spacing w:line="240" w:lineRule="exact"/>
              <w:ind w:left="-108" w:right="-108"/>
              <w:rPr>
                <w:rFonts w:ascii="CordiaUPC" w:hAnsi="CordiaUPC" w:cs="CordiaUPC"/>
                <w:sz w:val="26"/>
                <w:szCs w:val="26"/>
                <w:rtl/>
                <w:cs/>
              </w:rPr>
            </w:pPr>
          </w:p>
        </w:tc>
        <w:tc>
          <w:tcPr>
            <w:tcW w:w="1197" w:type="dxa"/>
          </w:tcPr>
          <w:p w14:paraId="4A91A548" w14:textId="1F6855D7" w:rsidR="00DF6FB9" w:rsidRPr="00554EC3" w:rsidRDefault="00DF6FB9" w:rsidP="00DF6FB9">
            <w:pPr>
              <w:spacing w:line="240" w:lineRule="exact"/>
              <w:ind w:left="-108" w:right="-108"/>
              <w:jc w:val="center"/>
              <w:rPr>
                <w:rFonts w:ascii="CordiaUPC" w:hAnsi="CordiaUPC" w:cs="CordiaUPC"/>
                <w:sz w:val="26"/>
                <w:szCs w:val="26"/>
              </w:rPr>
            </w:pPr>
            <w:r>
              <w:rPr>
                <w:rFonts w:ascii="CordiaUPC" w:hAnsi="CordiaUPC" w:cs="CordiaUPC"/>
                <w:sz w:val="26"/>
                <w:szCs w:val="26"/>
              </w:rPr>
              <w:t>31 December</w:t>
            </w:r>
          </w:p>
        </w:tc>
      </w:tr>
      <w:tr w:rsidR="00DF6FB9" w:rsidRPr="00554EC3" w14:paraId="6A0DDC3E" w14:textId="77777777" w:rsidTr="00E63822">
        <w:tc>
          <w:tcPr>
            <w:tcW w:w="3727" w:type="dxa"/>
          </w:tcPr>
          <w:p w14:paraId="6FA9EF33" w14:textId="77777777" w:rsidR="00DF6FB9" w:rsidRPr="00554EC3" w:rsidRDefault="00DF6FB9" w:rsidP="00DF6FB9">
            <w:pPr>
              <w:spacing w:line="240" w:lineRule="exact"/>
              <w:ind w:right="-79"/>
              <w:rPr>
                <w:rFonts w:ascii="CordiaUPC" w:hAnsi="CordiaUPC" w:cs="CordiaUPC"/>
                <w:color w:val="000000"/>
                <w:sz w:val="26"/>
                <w:szCs w:val="26"/>
                <w:lang w:val="en-US" w:bidi="th-TH"/>
              </w:rPr>
            </w:pPr>
          </w:p>
        </w:tc>
        <w:tc>
          <w:tcPr>
            <w:tcW w:w="1188" w:type="dxa"/>
            <w:vAlign w:val="bottom"/>
          </w:tcPr>
          <w:p w14:paraId="654A5BDB" w14:textId="57C42927"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279" w:type="dxa"/>
          </w:tcPr>
          <w:p w14:paraId="70B2C2C9" w14:textId="77777777" w:rsidR="00DF6FB9" w:rsidRPr="00554EC3" w:rsidRDefault="00DF6FB9" w:rsidP="00DF6FB9">
            <w:pPr>
              <w:spacing w:line="240" w:lineRule="exact"/>
              <w:ind w:left="-108" w:right="-108"/>
              <w:rPr>
                <w:rFonts w:ascii="CordiaUPC" w:hAnsi="CordiaUPC" w:cs="CordiaUPC"/>
                <w:sz w:val="26"/>
                <w:szCs w:val="26"/>
                <w:rtl/>
                <w:cs/>
              </w:rPr>
            </w:pPr>
          </w:p>
        </w:tc>
        <w:tc>
          <w:tcPr>
            <w:tcW w:w="1251" w:type="dxa"/>
          </w:tcPr>
          <w:p w14:paraId="14E79E3F" w14:textId="7B1B4E11"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242" w:type="dxa"/>
            <w:gridSpan w:val="2"/>
            <w:vAlign w:val="bottom"/>
          </w:tcPr>
          <w:p w14:paraId="14AE88DE" w14:textId="77777777" w:rsidR="00DF6FB9" w:rsidRPr="00554EC3" w:rsidRDefault="00DF6FB9" w:rsidP="00DF6FB9">
            <w:pPr>
              <w:spacing w:line="240" w:lineRule="exact"/>
              <w:ind w:left="-108" w:right="-108"/>
              <w:jc w:val="center"/>
              <w:rPr>
                <w:rFonts w:ascii="CordiaUPC" w:hAnsi="CordiaUPC" w:cs="CordiaUPC"/>
                <w:sz w:val="26"/>
                <w:szCs w:val="26"/>
                <w:rtl/>
                <w:cs/>
              </w:rPr>
            </w:pPr>
          </w:p>
        </w:tc>
        <w:tc>
          <w:tcPr>
            <w:tcW w:w="1189" w:type="dxa"/>
            <w:vAlign w:val="bottom"/>
          </w:tcPr>
          <w:p w14:paraId="06C5660C" w14:textId="4318BE3C"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270" w:type="dxa"/>
          </w:tcPr>
          <w:p w14:paraId="5DE89314" w14:textId="77777777" w:rsidR="00DF6FB9" w:rsidRPr="00554EC3" w:rsidRDefault="00DF6FB9" w:rsidP="00DF6FB9">
            <w:pPr>
              <w:spacing w:line="240" w:lineRule="exact"/>
              <w:ind w:left="-108" w:right="-108"/>
              <w:rPr>
                <w:rFonts w:ascii="CordiaUPC" w:hAnsi="CordiaUPC" w:cs="CordiaUPC"/>
                <w:sz w:val="26"/>
                <w:szCs w:val="26"/>
                <w:rtl/>
                <w:cs/>
              </w:rPr>
            </w:pPr>
          </w:p>
        </w:tc>
        <w:tc>
          <w:tcPr>
            <w:tcW w:w="1197" w:type="dxa"/>
          </w:tcPr>
          <w:p w14:paraId="3E5F535D" w14:textId="6743D5BC"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367CD5" w:rsidRPr="00554EC3" w14:paraId="1F3AB793" w14:textId="77777777" w:rsidTr="00E63822">
        <w:tc>
          <w:tcPr>
            <w:tcW w:w="3727" w:type="dxa"/>
          </w:tcPr>
          <w:p w14:paraId="30C71EFA" w14:textId="77777777" w:rsidR="00367CD5" w:rsidRPr="00554EC3" w:rsidRDefault="00367CD5" w:rsidP="00554EC3">
            <w:pPr>
              <w:spacing w:line="240" w:lineRule="exact"/>
              <w:ind w:right="-79"/>
              <w:rPr>
                <w:rFonts w:ascii="CordiaUPC" w:hAnsi="CordiaUPC" w:cs="CordiaUPC"/>
                <w:color w:val="000000"/>
                <w:sz w:val="26"/>
                <w:szCs w:val="26"/>
                <w:lang w:val="en-US" w:bidi="th-TH"/>
              </w:rPr>
            </w:pPr>
          </w:p>
        </w:tc>
        <w:tc>
          <w:tcPr>
            <w:tcW w:w="5616" w:type="dxa"/>
            <w:gridSpan w:val="8"/>
            <w:vAlign w:val="bottom"/>
          </w:tcPr>
          <w:p w14:paraId="61FC183D" w14:textId="77777777" w:rsidR="00367CD5" w:rsidRPr="00554EC3" w:rsidRDefault="00367CD5" w:rsidP="00554EC3">
            <w:pPr>
              <w:spacing w:line="240" w:lineRule="exact"/>
              <w:ind w:left="-117" w:right="-288"/>
              <w:jc w:val="center"/>
              <w:rPr>
                <w:rFonts w:ascii="CordiaUPC" w:hAnsi="CordiaUPC" w:cs="CordiaUPC"/>
                <w:i/>
                <w:iCs/>
                <w:snapToGrid w:val="0"/>
                <w:sz w:val="26"/>
                <w:szCs w:val="26"/>
                <w:lang w:val="en-US" w:eastAsia="th-TH" w:bidi="th-TH"/>
              </w:rPr>
            </w:pPr>
            <w:r w:rsidRPr="00554EC3">
              <w:rPr>
                <w:rFonts w:ascii="CordiaUPC" w:hAnsi="CordiaUPC" w:cs="CordiaUPC" w:hint="cs"/>
                <w:i/>
                <w:iCs/>
                <w:snapToGrid w:val="0"/>
                <w:sz w:val="26"/>
                <w:szCs w:val="26"/>
                <w:lang w:val="en-US" w:eastAsia="th-TH" w:bidi="th-TH"/>
              </w:rPr>
              <w:t>(in million Baht)</w:t>
            </w:r>
          </w:p>
        </w:tc>
      </w:tr>
      <w:tr w:rsidR="00EB53E7" w:rsidRPr="00554EC3" w14:paraId="0CE0F8AA" w14:textId="77777777" w:rsidTr="00E63822">
        <w:tc>
          <w:tcPr>
            <w:tcW w:w="3727" w:type="dxa"/>
            <w:vAlign w:val="bottom"/>
          </w:tcPr>
          <w:p w14:paraId="2AA14CF5" w14:textId="77777777" w:rsidR="00EB53E7" w:rsidRPr="00554EC3" w:rsidRDefault="00EB53E7" w:rsidP="00EB53E7">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Current</w:t>
            </w:r>
          </w:p>
        </w:tc>
        <w:tc>
          <w:tcPr>
            <w:tcW w:w="1188" w:type="dxa"/>
          </w:tcPr>
          <w:p w14:paraId="09122295" w14:textId="1B6E8C09"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95,786</w:t>
            </w:r>
          </w:p>
        </w:tc>
        <w:tc>
          <w:tcPr>
            <w:tcW w:w="279" w:type="dxa"/>
            <w:vAlign w:val="bottom"/>
          </w:tcPr>
          <w:p w14:paraId="17C55DDC" w14:textId="77777777" w:rsidR="00EB53E7" w:rsidRPr="00554EC3" w:rsidRDefault="00EB53E7" w:rsidP="00EB53E7">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0F0B0A80"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83,291</w:t>
            </w:r>
          </w:p>
        </w:tc>
        <w:tc>
          <w:tcPr>
            <w:tcW w:w="236" w:type="dxa"/>
            <w:vAlign w:val="bottom"/>
          </w:tcPr>
          <w:p w14:paraId="08C1F00B" w14:textId="77777777" w:rsidR="00EB53E7" w:rsidRPr="00554EC3" w:rsidRDefault="00EB53E7" w:rsidP="00EB53E7">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6799D6F3"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82,414</w:t>
            </w:r>
          </w:p>
        </w:tc>
        <w:tc>
          <w:tcPr>
            <w:tcW w:w="270" w:type="dxa"/>
            <w:vAlign w:val="bottom"/>
          </w:tcPr>
          <w:p w14:paraId="30344ACB" w14:textId="77777777" w:rsidR="00EB53E7" w:rsidRPr="00554EC3" w:rsidRDefault="00EB53E7" w:rsidP="00EB53E7">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7F1056DD"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70,895</w:t>
            </w:r>
          </w:p>
        </w:tc>
      </w:tr>
      <w:tr w:rsidR="00EB53E7" w:rsidRPr="00554EC3" w14:paraId="7EF9DCD7" w14:textId="77777777" w:rsidTr="00E63822">
        <w:tc>
          <w:tcPr>
            <w:tcW w:w="3727" w:type="dxa"/>
            <w:vAlign w:val="bottom"/>
          </w:tcPr>
          <w:p w14:paraId="2DB03DF8" w14:textId="77777777" w:rsidR="00EB53E7" w:rsidRPr="00554EC3" w:rsidRDefault="00EB53E7" w:rsidP="00EB53E7">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Savings</w:t>
            </w:r>
          </w:p>
        </w:tc>
        <w:tc>
          <w:tcPr>
            <w:tcW w:w="1188" w:type="dxa"/>
          </w:tcPr>
          <w:p w14:paraId="5D460D03" w14:textId="7AFEE6F2" w:rsidR="00EB53E7" w:rsidRPr="00554EC3" w:rsidRDefault="00EB53E7" w:rsidP="00EB53E7">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eastAsia="th-TH"/>
              </w:rPr>
              <w:t>1,084,061</w:t>
            </w:r>
          </w:p>
        </w:tc>
        <w:tc>
          <w:tcPr>
            <w:tcW w:w="279" w:type="dxa"/>
            <w:vAlign w:val="bottom"/>
          </w:tcPr>
          <w:p w14:paraId="636E1596" w14:textId="77777777" w:rsidR="00EB53E7" w:rsidRPr="00554EC3" w:rsidRDefault="00EB53E7" w:rsidP="00EB53E7">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1D25C066" w:rsidR="00EB53E7" w:rsidRPr="00554EC3" w:rsidRDefault="00EB53E7" w:rsidP="00EB53E7">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eastAsia="th-TH"/>
              </w:rPr>
              <w:t>1,103,241</w:t>
            </w:r>
          </w:p>
        </w:tc>
        <w:tc>
          <w:tcPr>
            <w:tcW w:w="236" w:type="dxa"/>
            <w:vAlign w:val="bottom"/>
          </w:tcPr>
          <w:p w14:paraId="3BA65DE4" w14:textId="77777777" w:rsidR="00EB53E7" w:rsidRPr="00554EC3" w:rsidRDefault="00EB53E7" w:rsidP="00EB53E7">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13D821E4"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719,979</w:t>
            </w:r>
          </w:p>
        </w:tc>
        <w:tc>
          <w:tcPr>
            <w:tcW w:w="270" w:type="dxa"/>
            <w:vAlign w:val="bottom"/>
          </w:tcPr>
          <w:p w14:paraId="7F99BC1E" w14:textId="77777777" w:rsidR="00EB53E7" w:rsidRPr="00554EC3" w:rsidRDefault="00EB53E7" w:rsidP="00EB53E7">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4DA39BD1"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687,298</w:t>
            </w:r>
          </w:p>
        </w:tc>
      </w:tr>
      <w:tr w:rsidR="00EB53E7" w:rsidRPr="00554EC3" w14:paraId="646A17D6" w14:textId="77777777" w:rsidTr="00E63822">
        <w:tc>
          <w:tcPr>
            <w:tcW w:w="3727" w:type="dxa"/>
            <w:vAlign w:val="bottom"/>
          </w:tcPr>
          <w:p w14:paraId="529A28BA" w14:textId="77777777" w:rsidR="00EB53E7" w:rsidRPr="00554EC3" w:rsidRDefault="00EB53E7" w:rsidP="00EB53E7">
            <w:pPr>
              <w:spacing w:line="240" w:lineRule="exact"/>
              <w:ind w:left="-18"/>
              <w:rPr>
                <w:rFonts w:ascii="CordiaUPC" w:hAnsi="CordiaUPC" w:cs="CordiaUPC"/>
                <w:color w:val="000000"/>
                <w:sz w:val="26"/>
                <w:szCs w:val="26"/>
                <w:lang w:val="en-US"/>
              </w:rPr>
            </w:pPr>
            <w:r w:rsidRPr="00554EC3">
              <w:rPr>
                <w:rFonts w:ascii="CordiaUPC" w:hAnsi="CordiaUPC" w:cs="CordiaUPC" w:hint="cs"/>
                <w:color w:val="000000"/>
                <w:sz w:val="26"/>
                <w:szCs w:val="26"/>
                <w:lang w:val="en-US"/>
              </w:rPr>
              <w:t>Term</w:t>
            </w:r>
          </w:p>
        </w:tc>
        <w:tc>
          <w:tcPr>
            <w:tcW w:w="1188" w:type="dxa"/>
          </w:tcPr>
          <w:p w14:paraId="7F1954E3" w14:textId="1FEEBC2A"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144,357</w:t>
            </w:r>
          </w:p>
        </w:tc>
        <w:tc>
          <w:tcPr>
            <w:tcW w:w="279" w:type="dxa"/>
            <w:vAlign w:val="bottom"/>
          </w:tcPr>
          <w:p w14:paraId="09DA8932" w14:textId="77777777" w:rsidR="00EB53E7" w:rsidRPr="00554EC3" w:rsidRDefault="00EB53E7" w:rsidP="00EB53E7">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2158EE11"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186,930</w:t>
            </w:r>
          </w:p>
        </w:tc>
        <w:tc>
          <w:tcPr>
            <w:tcW w:w="236" w:type="dxa"/>
            <w:vAlign w:val="bottom"/>
          </w:tcPr>
          <w:p w14:paraId="3BD7BF1D" w14:textId="77777777" w:rsidR="00EB53E7" w:rsidRPr="00554EC3" w:rsidRDefault="00EB53E7" w:rsidP="00EB53E7">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6598D3BC"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57,916</w:t>
            </w:r>
          </w:p>
        </w:tc>
        <w:tc>
          <w:tcPr>
            <w:tcW w:w="270" w:type="dxa"/>
            <w:vAlign w:val="bottom"/>
          </w:tcPr>
          <w:p w14:paraId="4099334B" w14:textId="77777777" w:rsidR="00EB53E7" w:rsidRPr="00554EC3" w:rsidRDefault="00EB53E7" w:rsidP="00EB53E7">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6C3F2597"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57,539</w:t>
            </w:r>
          </w:p>
        </w:tc>
      </w:tr>
      <w:tr w:rsidR="00EB53E7" w:rsidRPr="00554EC3" w14:paraId="319E73B3" w14:textId="77777777" w:rsidTr="00E63822">
        <w:tc>
          <w:tcPr>
            <w:tcW w:w="3727" w:type="dxa"/>
            <w:vAlign w:val="bottom"/>
          </w:tcPr>
          <w:p w14:paraId="55216334" w14:textId="77777777" w:rsidR="00EB53E7" w:rsidRPr="00554EC3" w:rsidRDefault="00EB53E7" w:rsidP="00EB53E7">
            <w:pPr>
              <w:tabs>
                <w:tab w:val="left" w:pos="162"/>
              </w:tabs>
              <w:spacing w:line="240" w:lineRule="exact"/>
              <w:ind w:left="-18"/>
              <w:rPr>
                <w:rFonts w:ascii="CordiaUPC" w:hAnsi="CordiaUPC" w:cs="CordiaUPC"/>
                <w:b/>
                <w:bCs/>
                <w:sz w:val="26"/>
                <w:szCs w:val="26"/>
                <w:lang w:val="en-US"/>
              </w:rPr>
            </w:pPr>
            <w:r w:rsidRPr="00554EC3">
              <w:rPr>
                <w:rFonts w:ascii="CordiaUPC" w:hAnsi="CordiaUPC" w:cs="CordiaUPC" w:hint="cs"/>
                <w:b/>
                <w:bCs/>
                <w:sz w:val="26"/>
                <w:szCs w:val="26"/>
                <w:lang w:val="en-US"/>
              </w:rPr>
              <w:t>Total</w:t>
            </w:r>
          </w:p>
        </w:tc>
        <w:tc>
          <w:tcPr>
            <w:tcW w:w="1188" w:type="dxa"/>
            <w:tcBorders>
              <w:top w:val="single" w:sz="4" w:space="0" w:color="auto"/>
            </w:tcBorders>
          </w:tcPr>
          <w:p w14:paraId="7CE7A265" w14:textId="24B5609D" w:rsidR="00EB53E7" w:rsidRPr="00554EC3" w:rsidRDefault="00EB53E7" w:rsidP="00EB53E7">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1,324,204</w:t>
            </w:r>
          </w:p>
        </w:tc>
        <w:tc>
          <w:tcPr>
            <w:tcW w:w="279" w:type="dxa"/>
            <w:vAlign w:val="bottom"/>
          </w:tcPr>
          <w:p w14:paraId="5D4DFB18" w14:textId="77777777" w:rsidR="00EB53E7" w:rsidRPr="00554EC3" w:rsidRDefault="00EB53E7" w:rsidP="00EB53E7">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1D27E71B" w:rsidR="00EB53E7" w:rsidRPr="00554EC3" w:rsidRDefault="00EB53E7" w:rsidP="00EB53E7">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1,373,462</w:t>
            </w:r>
          </w:p>
        </w:tc>
        <w:tc>
          <w:tcPr>
            <w:tcW w:w="236" w:type="dxa"/>
            <w:vAlign w:val="bottom"/>
          </w:tcPr>
          <w:p w14:paraId="7D09202A" w14:textId="77777777" w:rsidR="00EB53E7" w:rsidRPr="00554EC3" w:rsidRDefault="00EB53E7" w:rsidP="00EB53E7">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tcBorders>
          </w:tcPr>
          <w:p w14:paraId="6223F918" w14:textId="32FFBE12" w:rsidR="00EB53E7" w:rsidRPr="00554EC3" w:rsidRDefault="00EB53E7" w:rsidP="00EB53E7">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860,309</w:t>
            </w:r>
          </w:p>
        </w:tc>
        <w:tc>
          <w:tcPr>
            <w:tcW w:w="270" w:type="dxa"/>
            <w:vAlign w:val="bottom"/>
          </w:tcPr>
          <w:p w14:paraId="19180814" w14:textId="77777777" w:rsidR="00EB53E7" w:rsidRPr="00554EC3" w:rsidRDefault="00EB53E7" w:rsidP="00EB53E7">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73732D2B" w:rsidR="00EB53E7" w:rsidRPr="00554EC3" w:rsidRDefault="00EB53E7" w:rsidP="00EB53E7">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815,732</w:t>
            </w:r>
          </w:p>
        </w:tc>
      </w:tr>
      <w:tr w:rsidR="00EB53E7" w:rsidRPr="00554EC3" w14:paraId="594CFF95" w14:textId="77777777" w:rsidTr="00E63822">
        <w:tc>
          <w:tcPr>
            <w:tcW w:w="3727" w:type="dxa"/>
            <w:vAlign w:val="bottom"/>
          </w:tcPr>
          <w:p w14:paraId="26C97165" w14:textId="77777777" w:rsidR="00EB53E7" w:rsidRPr="00554EC3" w:rsidRDefault="00EB53E7" w:rsidP="00EB53E7">
            <w:pPr>
              <w:tabs>
                <w:tab w:val="left" w:pos="162"/>
              </w:tabs>
              <w:spacing w:line="240" w:lineRule="exact"/>
              <w:ind w:left="-18"/>
              <w:rPr>
                <w:rFonts w:ascii="CordiaUPC" w:hAnsi="CordiaUPC" w:cs="CordiaUPC"/>
                <w:sz w:val="26"/>
                <w:szCs w:val="26"/>
                <w:lang w:val="en-US"/>
              </w:rPr>
            </w:pPr>
            <w:r w:rsidRPr="00554EC3">
              <w:rPr>
                <w:rFonts w:ascii="CordiaUPC" w:hAnsi="CordiaUPC" w:cs="CordiaUPC" w:hint="cs"/>
                <w:i/>
                <w:iCs/>
                <w:sz w:val="26"/>
                <w:szCs w:val="26"/>
                <w:lang w:val="en-US"/>
              </w:rPr>
              <w:t xml:space="preserve">Less </w:t>
            </w:r>
            <w:r w:rsidRPr="00554EC3">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5D483A34"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(45)</w:t>
            </w:r>
          </w:p>
        </w:tc>
        <w:tc>
          <w:tcPr>
            <w:tcW w:w="279" w:type="dxa"/>
            <w:vAlign w:val="bottom"/>
          </w:tcPr>
          <w:p w14:paraId="1619C5CA" w14:textId="77777777" w:rsidR="00EB53E7" w:rsidRPr="00554EC3" w:rsidRDefault="00EB53E7" w:rsidP="00EB53E7">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24404C53"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(54)</w:t>
            </w:r>
          </w:p>
        </w:tc>
        <w:tc>
          <w:tcPr>
            <w:tcW w:w="236" w:type="dxa"/>
            <w:vAlign w:val="bottom"/>
          </w:tcPr>
          <w:p w14:paraId="386E75C4" w14:textId="77777777" w:rsidR="00EB53E7" w:rsidRPr="00554EC3" w:rsidRDefault="00EB53E7" w:rsidP="00EB53E7">
            <w:pPr>
              <w:tabs>
                <w:tab w:val="decimal" w:pos="1062"/>
              </w:tabs>
              <w:spacing w:line="240" w:lineRule="exact"/>
              <w:ind w:left="-117" w:right="-108"/>
              <w:rPr>
                <w:rFonts w:ascii="CordiaUPC" w:hAnsi="CordiaUPC" w:cs="CordiaUPC"/>
                <w:color w:val="000000"/>
                <w:sz w:val="26"/>
                <w:szCs w:val="26"/>
                <w:lang w:val="en-US"/>
              </w:rPr>
            </w:pPr>
          </w:p>
        </w:tc>
        <w:tc>
          <w:tcPr>
            <w:tcW w:w="1195" w:type="dxa"/>
            <w:gridSpan w:val="2"/>
            <w:tcBorders>
              <w:bottom w:val="single" w:sz="4" w:space="0" w:color="auto"/>
            </w:tcBorders>
          </w:tcPr>
          <w:p w14:paraId="00A8A1C5" w14:textId="182B8C29"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(45)</w:t>
            </w:r>
          </w:p>
        </w:tc>
        <w:tc>
          <w:tcPr>
            <w:tcW w:w="270" w:type="dxa"/>
            <w:vAlign w:val="bottom"/>
          </w:tcPr>
          <w:p w14:paraId="6052B391" w14:textId="77777777" w:rsidR="00EB53E7" w:rsidRPr="00554EC3" w:rsidRDefault="00EB53E7" w:rsidP="00EB53E7">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12230F93" w:rsidR="00EB53E7" w:rsidRPr="00554EC3" w:rsidRDefault="00EB53E7" w:rsidP="00EB53E7">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(54)</w:t>
            </w:r>
          </w:p>
        </w:tc>
      </w:tr>
      <w:tr w:rsidR="00EB53E7" w:rsidRPr="00554EC3" w14:paraId="575B2C1A" w14:textId="77777777" w:rsidTr="00E63822">
        <w:tc>
          <w:tcPr>
            <w:tcW w:w="3727" w:type="dxa"/>
            <w:vAlign w:val="bottom"/>
          </w:tcPr>
          <w:p w14:paraId="79F5D755" w14:textId="77777777" w:rsidR="00EB53E7" w:rsidRPr="00554EC3" w:rsidRDefault="00EB53E7" w:rsidP="00EB53E7">
            <w:pPr>
              <w:tabs>
                <w:tab w:val="left" w:pos="162"/>
              </w:tabs>
              <w:spacing w:line="240" w:lineRule="exact"/>
              <w:ind w:left="-18"/>
              <w:jc w:val="both"/>
              <w:rPr>
                <w:rFonts w:ascii="CordiaUPC" w:hAnsi="CordiaUPC" w:cs="CordiaUPC"/>
                <w:b/>
                <w:bCs/>
                <w:sz w:val="26"/>
                <w:szCs w:val="26"/>
                <w:lang w:val="en-US"/>
              </w:rPr>
            </w:pPr>
            <w:r w:rsidRPr="00554EC3">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36EDCE8F" w:rsidR="00EB53E7" w:rsidRPr="00554EC3" w:rsidRDefault="00EB53E7" w:rsidP="00EB53E7">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1,324,159</w:t>
            </w:r>
          </w:p>
        </w:tc>
        <w:tc>
          <w:tcPr>
            <w:tcW w:w="279" w:type="dxa"/>
            <w:vAlign w:val="bottom"/>
          </w:tcPr>
          <w:p w14:paraId="7185E05F" w14:textId="77777777" w:rsidR="00EB53E7" w:rsidRPr="00554EC3" w:rsidRDefault="00EB53E7" w:rsidP="00EB53E7">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5468EE9F" w:rsidR="00EB53E7" w:rsidRPr="00554EC3" w:rsidRDefault="00EB53E7" w:rsidP="00EB53E7">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1,373,408</w:t>
            </w:r>
          </w:p>
        </w:tc>
        <w:tc>
          <w:tcPr>
            <w:tcW w:w="236" w:type="dxa"/>
            <w:vAlign w:val="bottom"/>
          </w:tcPr>
          <w:p w14:paraId="15C59D93" w14:textId="77777777" w:rsidR="00EB53E7" w:rsidRPr="00554EC3" w:rsidRDefault="00EB53E7" w:rsidP="00EB53E7">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bottom w:val="double" w:sz="4" w:space="0" w:color="auto"/>
            </w:tcBorders>
          </w:tcPr>
          <w:p w14:paraId="593AD197" w14:textId="59ACCFA5" w:rsidR="00EB53E7" w:rsidRPr="00554EC3" w:rsidRDefault="00EB53E7" w:rsidP="00EB53E7">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860,264</w:t>
            </w:r>
          </w:p>
        </w:tc>
        <w:tc>
          <w:tcPr>
            <w:tcW w:w="270" w:type="dxa"/>
            <w:vAlign w:val="bottom"/>
          </w:tcPr>
          <w:p w14:paraId="408768BE" w14:textId="77777777" w:rsidR="00EB53E7" w:rsidRPr="00554EC3" w:rsidRDefault="00EB53E7" w:rsidP="00EB53E7">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72015FE1" w:rsidR="00EB53E7" w:rsidRPr="00554EC3" w:rsidRDefault="00EB53E7" w:rsidP="00EB53E7">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815,678</w:t>
            </w:r>
          </w:p>
        </w:tc>
      </w:tr>
    </w:tbl>
    <w:p w14:paraId="6DBBA046" w14:textId="528A8E9A" w:rsidR="00131456" w:rsidRPr="00554EC3" w:rsidRDefault="00131456" w:rsidP="00554EC3">
      <w:pPr>
        <w:spacing w:line="240" w:lineRule="exact"/>
        <w:rPr>
          <w:rFonts w:ascii="CordiaUPC" w:hAnsi="CordiaUPC" w:cs="CordiaUPC"/>
          <w:b/>
          <w:bCs/>
          <w:snapToGrid w:val="0"/>
          <w:sz w:val="26"/>
          <w:szCs w:val="26"/>
          <w:lang w:eastAsia="th-TH" w:bidi="th-TH"/>
        </w:rPr>
      </w:pPr>
    </w:p>
    <w:p w14:paraId="25A45C30" w14:textId="3406416A" w:rsidR="00FF2200" w:rsidRPr="00554EC3" w:rsidRDefault="001C1210" w:rsidP="00554EC3">
      <w:pPr>
        <w:spacing w:line="240" w:lineRule="exact"/>
        <w:ind w:left="540" w:right="1" w:hanging="540"/>
        <w:jc w:val="thaiDistribute"/>
        <w:rPr>
          <w:rFonts w:ascii="CordiaUPC" w:hAnsi="CordiaUPC" w:cs="CordiaUPC"/>
          <w:b/>
          <w:bCs/>
          <w:snapToGrid w:val="0"/>
          <w:sz w:val="26"/>
          <w:szCs w:val="26"/>
          <w:lang w:eastAsia="th-TH" w:bidi="th-TH"/>
        </w:rPr>
      </w:pPr>
      <w:r w:rsidRPr="00554EC3">
        <w:rPr>
          <w:rFonts w:ascii="CordiaUPC" w:hAnsi="CordiaUPC" w:cs="CordiaUPC" w:hint="cs"/>
          <w:b/>
          <w:bCs/>
          <w:snapToGrid w:val="0"/>
          <w:sz w:val="26"/>
          <w:szCs w:val="26"/>
          <w:lang w:eastAsia="th-TH" w:bidi="th-TH"/>
        </w:rPr>
        <w:t>2</w:t>
      </w:r>
      <w:r w:rsidR="00A14A74">
        <w:rPr>
          <w:rFonts w:ascii="CordiaUPC" w:hAnsi="CordiaUPC" w:cs="CordiaUPC"/>
          <w:b/>
          <w:bCs/>
          <w:snapToGrid w:val="0"/>
          <w:sz w:val="26"/>
          <w:szCs w:val="26"/>
          <w:lang w:eastAsia="th-TH" w:bidi="th-TH"/>
        </w:rPr>
        <w:t>0</w:t>
      </w:r>
      <w:r w:rsidR="00FF2200" w:rsidRPr="00554EC3">
        <w:rPr>
          <w:rFonts w:ascii="CordiaUPC" w:hAnsi="CordiaUPC" w:cs="CordiaUPC" w:hint="cs"/>
          <w:b/>
          <w:bCs/>
          <w:snapToGrid w:val="0"/>
          <w:sz w:val="26"/>
          <w:szCs w:val="26"/>
          <w:lang w:eastAsia="th-TH" w:bidi="th-TH"/>
        </w:rPr>
        <w:t>.2</w:t>
      </w:r>
      <w:r w:rsidR="00FF2200" w:rsidRPr="00554EC3">
        <w:rPr>
          <w:rFonts w:ascii="CordiaUPC" w:hAnsi="CordiaUPC" w:cs="CordiaUPC" w:hint="cs"/>
          <w:b/>
          <w:bCs/>
          <w:sz w:val="26"/>
          <w:szCs w:val="26"/>
          <w:rtl/>
          <w:cs/>
        </w:rPr>
        <w:tab/>
      </w:r>
      <w:r w:rsidR="00FF2200" w:rsidRPr="00554EC3">
        <w:rPr>
          <w:rFonts w:ascii="CordiaUPC" w:hAnsi="CordiaUPC" w:cs="CordiaUPC" w:hint="cs"/>
          <w:b/>
          <w:bCs/>
          <w:snapToGrid w:val="0"/>
          <w:sz w:val="26"/>
          <w:szCs w:val="26"/>
          <w:lang w:eastAsia="th-TH" w:bidi="th-TH"/>
        </w:rPr>
        <w:t>Classified by currency and residency of depositors</w:t>
      </w:r>
    </w:p>
    <w:p w14:paraId="2D71557C" w14:textId="77777777" w:rsidR="00FF2200" w:rsidRPr="00554EC3" w:rsidRDefault="00FF2200" w:rsidP="00554EC3">
      <w:pPr>
        <w:tabs>
          <w:tab w:val="left" w:pos="540"/>
          <w:tab w:val="left" w:pos="1170"/>
          <w:tab w:val="left" w:pos="9360"/>
        </w:tabs>
        <w:spacing w:line="240" w:lineRule="exact"/>
        <w:ind w:left="547" w:right="14"/>
        <w:jc w:val="thaiDistribute"/>
        <w:rPr>
          <w:rFonts w:ascii="CordiaUPC" w:hAnsi="CordiaUPC" w:cs="CordiaUPC"/>
          <w:i/>
          <w:iCs/>
          <w:color w:val="000000"/>
          <w:sz w:val="26"/>
          <w:szCs w:val="26"/>
          <w:lang w:bidi="th-TH"/>
        </w:rPr>
      </w:pPr>
    </w:p>
    <w:tbl>
      <w:tblPr>
        <w:tblW w:w="9350" w:type="dxa"/>
        <w:tblInd w:w="477" w:type="dxa"/>
        <w:tblLayout w:type="fixed"/>
        <w:tblLook w:val="0000" w:firstRow="0" w:lastRow="0" w:firstColumn="0" w:lastColumn="0" w:noHBand="0" w:noVBand="0"/>
      </w:tblPr>
      <w:tblGrid>
        <w:gridCol w:w="2620"/>
        <w:gridCol w:w="902"/>
        <w:gridCol w:w="270"/>
        <w:gridCol w:w="900"/>
        <w:gridCol w:w="236"/>
        <w:gridCol w:w="880"/>
        <w:gridCol w:w="236"/>
        <w:gridCol w:w="898"/>
        <w:gridCol w:w="270"/>
        <w:gridCol w:w="990"/>
        <w:gridCol w:w="248"/>
        <w:gridCol w:w="900"/>
      </w:tblGrid>
      <w:tr w:rsidR="00367CD5" w:rsidRPr="00554EC3" w14:paraId="32A7BCB1" w14:textId="77777777" w:rsidTr="0096569B">
        <w:trPr>
          <w:cantSplit/>
          <w:tblHeader/>
        </w:trPr>
        <w:tc>
          <w:tcPr>
            <w:tcW w:w="2620" w:type="dxa"/>
          </w:tcPr>
          <w:p w14:paraId="6FE94ACA"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554EC3" w:rsidRDefault="00367CD5" w:rsidP="00554EC3">
            <w:pPr>
              <w:pStyle w:val="Single"/>
              <w:spacing w:after="0" w:line="240" w:lineRule="exact"/>
              <w:ind w:left="-117" w:right="-135" w:firstLine="18"/>
              <w:jc w:val="center"/>
              <w:rPr>
                <w:rFonts w:ascii="CordiaUPC" w:hAnsi="CordiaUPC" w:cs="CordiaUPC"/>
                <w:color w:val="000000"/>
                <w:sz w:val="26"/>
                <w:szCs w:val="26"/>
                <w:u w:val="none"/>
                <w:lang w:val="en-US"/>
              </w:rPr>
            </w:pPr>
            <w:r w:rsidRPr="00554EC3">
              <w:rPr>
                <w:rFonts w:ascii="CordiaUPC" w:hAnsi="CordiaUPC" w:cs="CordiaUPC" w:hint="cs"/>
                <w:b/>
                <w:bCs/>
                <w:sz w:val="26"/>
                <w:szCs w:val="26"/>
                <w:u w:val="none"/>
                <w:lang w:val="en-US"/>
              </w:rPr>
              <w:t xml:space="preserve">Consolidated </w:t>
            </w:r>
          </w:p>
        </w:tc>
      </w:tr>
      <w:tr w:rsidR="00367CD5" w:rsidRPr="00554EC3" w14:paraId="74DD5F11" w14:textId="77777777" w:rsidTr="0096569B">
        <w:trPr>
          <w:cantSplit/>
          <w:tblHeader/>
        </w:trPr>
        <w:tc>
          <w:tcPr>
            <w:tcW w:w="2620" w:type="dxa"/>
          </w:tcPr>
          <w:p w14:paraId="67FE94FC"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3C3913BA" w:rsidR="00367CD5" w:rsidRPr="00554EC3" w:rsidRDefault="00DF6FB9" w:rsidP="00554EC3">
            <w:pPr>
              <w:spacing w:line="240" w:lineRule="exact"/>
              <w:ind w:left="-130" w:right="-115"/>
              <w:jc w:val="center"/>
              <w:rPr>
                <w:rFonts w:ascii="CordiaUPC" w:hAnsi="CordiaUPC" w:cs="CordiaUPC"/>
                <w:sz w:val="26"/>
                <w:szCs w:val="26"/>
                <w:lang w:val="en-US"/>
              </w:rPr>
            </w:pPr>
            <w:r w:rsidRPr="00887104">
              <w:rPr>
                <w:rFonts w:ascii="CordiaUPC" w:hAnsi="CordiaUPC" w:cs="CordiaUPC" w:hint="cs"/>
                <w:color w:val="000000"/>
                <w:sz w:val="26"/>
                <w:szCs w:val="26"/>
                <w:lang w:val="en-US" w:bidi="th-TH"/>
              </w:rPr>
              <w:t>30 June</w:t>
            </w:r>
            <w:r w:rsidRPr="00554EC3">
              <w:rPr>
                <w:rFonts w:ascii="CordiaUPC" w:hAnsi="CordiaUPC" w:cs="CordiaUPC" w:hint="cs"/>
                <w:sz w:val="26"/>
                <w:szCs w:val="26"/>
                <w:lang w:val="en-US"/>
              </w:rPr>
              <w:t xml:space="preserve"> </w:t>
            </w:r>
            <w:r w:rsidR="00F41BCE" w:rsidRPr="00554EC3">
              <w:rPr>
                <w:rFonts w:ascii="CordiaUPC" w:hAnsi="CordiaUPC" w:cs="CordiaUPC" w:hint="cs"/>
                <w:sz w:val="26"/>
                <w:szCs w:val="26"/>
                <w:lang w:val="en-US"/>
              </w:rPr>
              <w:t>20</w:t>
            </w:r>
            <w:r w:rsidR="00E63822" w:rsidRPr="00554EC3">
              <w:rPr>
                <w:rFonts w:ascii="CordiaUPC" w:hAnsi="CordiaUPC" w:cs="CordiaUPC" w:hint="cs"/>
                <w:sz w:val="26"/>
                <w:szCs w:val="26"/>
                <w:lang w:val="en-US"/>
              </w:rPr>
              <w:t>2</w:t>
            </w:r>
            <w:r>
              <w:rPr>
                <w:rFonts w:ascii="CordiaUPC" w:hAnsi="CordiaUPC" w:cs="CordiaUPC"/>
                <w:sz w:val="26"/>
                <w:szCs w:val="26"/>
                <w:lang w:val="en-US"/>
              </w:rPr>
              <w:t>1</w:t>
            </w:r>
          </w:p>
        </w:tc>
        <w:tc>
          <w:tcPr>
            <w:tcW w:w="236" w:type="dxa"/>
          </w:tcPr>
          <w:p w14:paraId="09BE78EE" w14:textId="77777777" w:rsidR="00367CD5" w:rsidRPr="00554EC3" w:rsidRDefault="00367CD5" w:rsidP="00554EC3">
            <w:pPr>
              <w:spacing w:line="240" w:lineRule="exact"/>
              <w:ind w:left="-130" w:right="-115"/>
              <w:jc w:val="center"/>
              <w:rPr>
                <w:rFonts w:ascii="CordiaUPC" w:hAnsi="CordiaUPC" w:cs="CordiaUPC"/>
                <w:sz w:val="26"/>
                <w:szCs w:val="26"/>
                <w:lang w:val="en-US"/>
              </w:rPr>
            </w:pPr>
          </w:p>
        </w:tc>
        <w:tc>
          <w:tcPr>
            <w:tcW w:w="3306" w:type="dxa"/>
            <w:gridSpan w:val="5"/>
          </w:tcPr>
          <w:p w14:paraId="6B31E9A5" w14:textId="518B9B9E" w:rsidR="00367CD5" w:rsidRPr="00554EC3" w:rsidRDefault="00DF6FB9" w:rsidP="00554EC3">
            <w:pPr>
              <w:spacing w:line="240" w:lineRule="exact"/>
              <w:ind w:left="-130" w:right="-115"/>
              <w:jc w:val="center"/>
              <w:rPr>
                <w:rFonts w:ascii="CordiaUPC" w:hAnsi="CordiaUPC" w:cs="CordiaUPC"/>
                <w:sz w:val="26"/>
                <w:szCs w:val="26"/>
                <w:lang w:val="en-US"/>
              </w:rPr>
            </w:pPr>
            <w:r>
              <w:rPr>
                <w:rFonts w:ascii="CordiaUPC" w:hAnsi="CordiaUPC" w:cs="CordiaUPC"/>
                <w:sz w:val="26"/>
                <w:szCs w:val="26"/>
              </w:rPr>
              <w:t>31 December</w:t>
            </w:r>
            <w:r w:rsidRPr="00554EC3">
              <w:rPr>
                <w:rFonts w:ascii="CordiaUPC" w:hAnsi="CordiaUPC" w:cs="CordiaUPC" w:hint="cs"/>
                <w:sz w:val="26"/>
                <w:szCs w:val="26"/>
              </w:rPr>
              <w:t xml:space="preserve"> </w:t>
            </w:r>
            <w:r w:rsidR="00E63822" w:rsidRPr="00554EC3">
              <w:rPr>
                <w:rFonts w:ascii="CordiaUPC" w:hAnsi="CordiaUPC" w:cs="CordiaUPC" w:hint="cs"/>
                <w:sz w:val="26"/>
                <w:szCs w:val="26"/>
              </w:rPr>
              <w:t>20</w:t>
            </w:r>
            <w:r>
              <w:rPr>
                <w:rFonts w:ascii="CordiaUPC" w:hAnsi="CordiaUPC" w:cs="CordiaUPC"/>
                <w:sz w:val="26"/>
                <w:szCs w:val="26"/>
              </w:rPr>
              <w:t>20</w:t>
            </w:r>
          </w:p>
        </w:tc>
      </w:tr>
      <w:tr w:rsidR="00A86C70" w:rsidRPr="00554EC3" w14:paraId="25CBE5C7" w14:textId="77777777" w:rsidTr="0096569B">
        <w:trPr>
          <w:cantSplit/>
          <w:tblHeader/>
        </w:trPr>
        <w:tc>
          <w:tcPr>
            <w:tcW w:w="2620" w:type="dxa"/>
          </w:tcPr>
          <w:p w14:paraId="6B950064"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119762D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36" w:type="dxa"/>
          </w:tcPr>
          <w:p w14:paraId="66C05C2E"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3A1933F9"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34597E2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48" w:type="dxa"/>
          </w:tcPr>
          <w:p w14:paraId="577ED850"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86C70" w:rsidRPr="00554EC3" w14:paraId="0C0F9F10" w14:textId="77777777" w:rsidTr="0096569B">
        <w:trPr>
          <w:cantSplit/>
          <w:tblHeader/>
        </w:trPr>
        <w:tc>
          <w:tcPr>
            <w:tcW w:w="2620" w:type="dxa"/>
          </w:tcPr>
          <w:p w14:paraId="1A3ACC5A"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554EC3" w:rsidRDefault="00A86C70" w:rsidP="00554EC3">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DF6FB9" w:rsidRPr="00554EC3" w14:paraId="74633A54" w14:textId="77777777" w:rsidTr="0096569B">
        <w:trPr>
          <w:cantSplit/>
        </w:trPr>
        <w:tc>
          <w:tcPr>
            <w:tcW w:w="2620" w:type="dxa"/>
          </w:tcPr>
          <w:p w14:paraId="4E55EFD8" w14:textId="77777777" w:rsidR="00DF6FB9" w:rsidRPr="00554EC3" w:rsidRDefault="00DF6FB9" w:rsidP="00DF6FB9">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Thai Baht</w:t>
            </w:r>
          </w:p>
        </w:tc>
        <w:tc>
          <w:tcPr>
            <w:tcW w:w="902" w:type="dxa"/>
          </w:tcPr>
          <w:p w14:paraId="51DF12CD" w14:textId="5034FE46" w:rsidR="00DF6FB9" w:rsidRPr="00554EC3" w:rsidRDefault="004562F7" w:rsidP="00DF6FB9">
            <w:pPr>
              <w:tabs>
                <w:tab w:val="decimal" w:pos="718"/>
              </w:tabs>
              <w:spacing w:line="240" w:lineRule="exact"/>
              <w:ind w:left="-115" w:right="-108"/>
              <w:rPr>
                <w:rFonts w:ascii="CordiaUPC" w:hAnsi="CordiaUPC" w:cs="CordiaUPC"/>
                <w:sz w:val="26"/>
                <w:szCs w:val="26"/>
                <w:lang w:val="en-US" w:bidi="th-TH"/>
              </w:rPr>
            </w:pPr>
            <w:r>
              <w:rPr>
                <w:rFonts w:ascii="CordiaUPC" w:hAnsi="CordiaUPC" w:cs="CordiaUPC"/>
                <w:sz w:val="26"/>
                <w:szCs w:val="26"/>
                <w:lang w:val="en-US" w:bidi="th-TH"/>
              </w:rPr>
              <w:t>1,308,189</w:t>
            </w:r>
          </w:p>
        </w:tc>
        <w:tc>
          <w:tcPr>
            <w:tcW w:w="270" w:type="dxa"/>
          </w:tcPr>
          <w:p w14:paraId="75E11A6F"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6BA3E2BE" w:rsidR="00DF6FB9" w:rsidRPr="00554EC3" w:rsidRDefault="004562F7"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lang w:val="en-US"/>
              </w:rPr>
              <w:t>7,357</w:t>
            </w:r>
          </w:p>
        </w:tc>
        <w:tc>
          <w:tcPr>
            <w:tcW w:w="236" w:type="dxa"/>
          </w:tcPr>
          <w:p w14:paraId="004A8080"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001691F1" w:rsidR="00DF6FB9" w:rsidRPr="00554EC3" w:rsidRDefault="004562F7"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lang w:val="en-US"/>
              </w:rPr>
              <w:t>1,315,546</w:t>
            </w:r>
          </w:p>
        </w:tc>
        <w:tc>
          <w:tcPr>
            <w:tcW w:w="236" w:type="dxa"/>
            <w:vAlign w:val="bottom"/>
          </w:tcPr>
          <w:p w14:paraId="6A11FDAD" w14:textId="77777777" w:rsidR="00DF6FB9" w:rsidRPr="00554EC3" w:rsidRDefault="00DF6FB9" w:rsidP="00DF6FB9">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45189512"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1,358,581</w:t>
            </w:r>
          </w:p>
        </w:tc>
        <w:tc>
          <w:tcPr>
            <w:tcW w:w="270" w:type="dxa"/>
          </w:tcPr>
          <w:p w14:paraId="0F21C6BD"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4D1F9335"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6,765</w:t>
            </w:r>
          </w:p>
        </w:tc>
        <w:tc>
          <w:tcPr>
            <w:tcW w:w="248" w:type="dxa"/>
          </w:tcPr>
          <w:p w14:paraId="1B8F88E1"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11FA956E"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1,365,346</w:t>
            </w:r>
          </w:p>
        </w:tc>
      </w:tr>
      <w:tr w:rsidR="00DF6FB9" w:rsidRPr="00554EC3" w14:paraId="2CB70AF1" w14:textId="77777777" w:rsidTr="0096569B">
        <w:trPr>
          <w:cantSplit/>
        </w:trPr>
        <w:tc>
          <w:tcPr>
            <w:tcW w:w="2620" w:type="dxa"/>
          </w:tcPr>
          <w:p w14:paraId="1DC19431" w14:textId="77777777" w:rsidR="00DF6FB9" w:rsidRPr="00554EC3" w:rsidRDefault="00DF6FB9" w:rsidP="00DF6FB9">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tcPr>
          <w:p w14:paraId="265ED007" w14:textId="226DED6E" w:rsidR="00DF6FB9" w:rsidRPr="00554EC3" w:rsidRDefault="004562F7"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lang w:val="en-US"/>
              </w:rPr>
              <w:t>7,954</w:t>
            </w:r>
          </w:p>
        </w:tc>
        <w:tc>
          <w:tcPr>
            <w:tcW w:w="270" w:type="dxa"/>
          </w:tcPr>
          <w:p w14:paraId="1E5F672D"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7246AF03" w:rsidR="00DF6FB9" w:rsidRPr="00554EC3" w:rsidRDefault="004562F7"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lang w:val="en-US"/>
              </w:rPr>
              <w:t>213</w:t>
            </w:r>
          </w:p>
        </w:tc>
        <w:tc>
          <w:tcPr>
            <w:tcW w:w="236" w:type="dxa"/>
          </w:tcPr>
          <w:p w14:paraId="7476E203"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639E15E1" w:rsidR="00DF6FB9" w:rsidRPr="00554EC3" w:rsidRDefault="004562F7"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lang w:val="en-US"/>
              </w:rPr>
              <w:t>8,167</w:t>
            </w:r>
          </w:p>
        </w:tc>
        <w:tc>
          <w:tcPr>
            <w:tcW w:w="236" w:type="dxa"/>
            <w:vAlign w:val="bottom"/>
          </w:tcPr>
          <w:p w14:paraId="409A9AE0" w14:textId="77777777" w:rsidR="00DF6FB9" w:rsidRPr="00554EC3" w:rsidRDefault="00DF6FB9" w:rsidP="00DF6FB9">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11917473"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7,093</w:t>
            </w:r>
          </w:p>
        </w:tc>
        <w:tc>
          <w:tcPr>
            <w:tcW w:w="270" w:type="dxa"/>
          </w:tcPr>
          <w:p w14:paraId="2111425B"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2264DDF9"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275</w:t>
            </w:r>
          </w:p>
        </w:tc>
        <w:tc>
          <w:tcPr>
            <w:tcW w:w="248" w:type="dxa"/>
          </w:tcPr>
          <w:p w14:paraId="4EFF8677"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48B749FD"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7,368</w:t>
            </w:r>
          </w:p>
        </w:tc>
      </w:tr>
      <w:tr w:rsidR="00DF6FB9" w:rsidRPr="00554EC3" w14:paraId="24EAB1BE" w14:textId="77777777" w:rsidTr="0096569B">
        <w:trPr>
          <w:cantSplit/>
        </w:trPr>
        <w:tc>
          <w:tcPr>
            <w:tcW w:w="2620" w:type="dxa"/>
          </w:tcPr>
          <w:p w14:paraId="052B8709" w14:textId="77777777" w:rsidR="00DF6FB9" w:rsidRPr="00554EC3" w:rsidRDefault="00DF6FB9" w:rsidP="00DF6FB9">
            <w:pPr>
              <w:tabs>
                <w:tab w:val="left" w:pos="720"/>
              </w:tabs>
              <w:spacing w:line="240" w:lineRule="exact"/>
              <w:ind w:left="172" w:right="9" w:hanging="190"/>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Pr>
          <w:p w14:paraId="71E822AF" w14:textId="0E9E4A3A" w:rsidR="00DF6FB9" w:rsidRPr="00554EC3" w:rsidRDefault="004562F7"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lang w:val="en-US"/>
              </w:rPr>
              <w:t>437</w:t>
            </w:r>
          </w:p>
        </w:tc>
        <w:tc>
          <w:tcPr>
            <w:tcW w:w="270" w:type="dxa"/>
          </w:tcPr>
          <w:p w14:paraId="7187792D"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1CB4EC12" w:rsidR="00DF6FB9" w:rsidRPr="00554EC3" w:rsidRDefault="004562F7"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lang w:val="en-US"/>
              </w:rPr>
              <w:t>9</w:t>
            </w:r>
          </w:p>
        </w:tc>
        <w:tc>
          <w:tcPr>
            <w:tcW w:w="236" w:type="dxa"/>
          </w:tcPr>
          <w:p w14:paraId="4A35A802"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2F829048" w:rsidR="00DF6FB9" w:rsidRPr="00554EC3" w:rsidRDefault="004562F7"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lang w:val="en-US"/>
              </w:rPr>
              <w:t>446</w:t>
            </w:r>
          </w:p>
        </w:tc>
        <w:tc>
          <w:tcPr>
            <w:tcW w:w="236" w:type="dxa"/>
            <w:vAlign w:val="bottom"/>
          </w:tcPr>
          <w:p w14:paraId="1E17A6EF" w14:textId="77777777" w:rsidR="00DF6FB9" w:rsidRPr="00554EC3" w:rsidRDefault="00DF6FB9" w:rsidP="00DF6FB9">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6781A697"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683</w:t>
            </w:r>
          </w:p>
        </w:tc>
        <w:tc>
          <w:tcPr>
            <w:tcW w:w="270" w:type="dxa"/>
          </w:tcPr>
          <w:p w14:paraId="20ABD76C"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1396CE49"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11</w:t>
            </w:r>
          </w:p>
        </w:tc>
        <w:tc>
          <w:tcPr>
            <w:tcW w:w="248" w:type="dxa"/>
          </w:tcPr>
          <w:p w14:paraId="2CD5F569" w14:textId="77777777" w:rsidR="00DF6FB9" w:rsidRPr="00554EC3" w:rsidRDefault="00DF6FB9" w:rsidP="00DF6FB9">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5E847CCA" w:rsidR="00DF6FB9" w:rsidRPr="00554EC3" w:rsidRDefault="00DF6FB9" w:rsidP="00DF6FB9">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694</w:t>
            </w:r>
          </w:p>
        </w:tc>
      </w:tr>
      <w:tr w:rsidR="00DF6FB9" w:rsidRPr="00554EC3" w14:paraId="2F7EABE6" w14:textId="77777777" w:rsidTr="0096569B">
        <w:trPr>
          <w:cantSplit/>
        </w:trPr>
        <w:tc>
          <w:tcPr>
            <w:tcW w:w="2620" w:type="dxa"/>
          </w:tcPr>
          <w:p w14:paraId="5AB18689" w14:textId="77777777" w:rsidR="00DF6FB9" w:rsidRPr="00554EC3" w:rsidRDefault="00DF6FB9" w:rsidP="00DF6FB9">
            <w:pPr>
              <w:pStyle w:val="Footer"/>
              <w:tabs>
                <w:tab w:val="left" w:pos="342"/>
                <w:tab w:val="left" w:pos="961"/>
              </w:tabs>
              <w:spacing w:line="240" w:lineRule="exact"/>
              <w:ind w:left="172" w:right="9" w:hanging="190"/>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 xml:space="preserve">Total </w:t>
            </w:r>
          </w:p>
        </w:tc>
        <w:tc>
          <w:tcPr>
            <w:tcW w:w="902" w:type="dxa"/>
            <w:tcBorders>
              <w:top w:val="single" w:sz="4" w:space="0" w:color="auto"/>
              <w:bottom w:val="double" w:sz="4" w:space="0" w:color="auto"/>
            </w:tcBorders>
          </w:tcPr>
          <w:p w14:paraId="67831EAB" w14:textId="4E10B0FA" w:rsidR="00DF6FB9" w:rsidRPr="00554EC3" w:rsidRDefault="004562F7"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lang w:val="en-US"/>
              </w:rPr>
              <w:t>1,316,580</w:t>
            </w:r>
          </w:p>
        </w:tc>
        <w:tc>
          <w:tcPr>
            <w:tcW w:w="270" w:type="dxa"/>
          </w:tcPr>
          <w:p w14:paraId="2C3C6B5A" w14:textId="7777777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3E5D3AB4" w:rsidR="00DF6FB9" w:rsidRPr="00554EC3" w:rsidRDefault="004562F7"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lang w:val="en-US"/>
              </w:rPr>
              <w:t>7,579</w:t>
            </w:r>
          </w:p>
        </w:tc>
        <w:tc>
          <w:tcPr>
            <w:tcW w:w="236" w:type="dxa"/>
          </w:tcPr>
          <w:p w14:paraId="046D6268" w14:textId="7777777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4A2B7AAE" w:rsidR="00DF6FB9" w:rsidRPr="00554EC3" w:rsidRDefault="004562F7"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lang w:val="en-US"/>
              </w:rPr>
              <w:t>1,324,159</w:t>
            </w:r>
          </w:p>
        </w:tc>
        <w:tc>
          <w:tcPr>
            <w:tcW w:w="236" w:type="dxa"/>
            <w:vAlign w:val="bottom"/>
          </w:tcPr>
          <w:p w14:paraId="017A80A0" w14:textId="77777777" w:rsidR="00DF6FB9" w:rsidRPr="00554EC3" w:rsidRDefault="00DF6FB9" w:rsidP="00DF6FB9">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6D211664"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1,366,357</w:t>
            </w:r>
          </w:p>
        </w:tc>
        <w:tc>
          <w:tcPr>
            <w:tcW w:w="270" w:type="dxa"/>
          </w:tcPr>
          <w:p w14:paraId="02D33E9F" w14:textId="7777777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1DB335C8"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7,051</w:t>
            </w:r>
          </w:p>
        </w:tc>
        <w:tc>
          <w:tcPr>
            <w:tcW w:w="248" w:type="dxa"/>
          </w:tcPr>
          <w:p w14:paraId="53AD3BD3" w14:textId="7777777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7D28FDE7" w:rsidR="00DF6FB9" w:rsidRPr="00554EC3" w:rsidRDefault="00DF6FB9" w:rsidP="00DF6FB9">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1,373,408</w:t>
            </w:r>
          </w:p>
        </w:tc>
      </w:tr>
    </w:tbl>
    <w:p w14:paraId="2995502D" w14:textId="77777777" w:rsidR="00181892" w:rsidRPr="00554EC3" w:rsidRDefault="00181892" w:rsidP="00554EC3">
      <w:pPr>
        <w:spacing w:line="240" w:lineRule="exact"/>
        <w:rPr>
          <w:rFonts w:ascii="CordiaUPC" w:hAnsi="CordiaUPC" w:cs="CordiaUPC"/>
          <w:sz w:val="26"/>
          <w:szCs w:val="26"/>
          <w:lang w:val="en-US"/>
        </w:rPr>
      </w:pPr>
    </w:p>
    <w:tbl>
      <w:tblPr>
        <w:tblW w:w="9393" w:type="dxa"/>
        <w:tblInd w:w="459" w:type="dxa"/>
        <w:tblLayout w:type="fixed"/>
        <w:tblLook w:val="0000" w:firstRow="0" w:lastRow="0" w:firstColumn="0" w:lastColumn="0" w:noHBand="0" w:noVBand="0"/>
      </w:tblPr>
      <w:tblGrid>
        <w:gridCol w:w="2708"/>
        <w:gridCol w:w="902"/>
        <w:gridCol w:w="270"/>
        <w:gridCol w:w="900"/>
        <w:gridCol w:w="236"/>
        <w:gridCol w:w="880"/>
        <w:gridCol w:w="236"/>
        <w:gridCol w:w="898"/>
        <w:gridCol w:w="270"/>
        <w:gridCol w:w="945"/>
        <w:gridCol w:w="248"/>
        <w:gridCol w:w="900"/>
      </w:tblGrid>
      <w:tr w:rsidR="00367CD5" w:rsidRPr="00554EC3" w14:paraId="3AF79E62" w14:textId="77777777" w:rsidTr="0096569B">
        <w:trPr>
          <w:cantSplit/>
          <w:tblHeader/>
        </w:trPr>
        <w:tc>
          <w:tcPr>
            <w:tcW w:w="2708" w:type="dxa"/>
          </w:tcPr>
          <w:p w14:paraId="60319BF9" w14:textId="77777777" w:rsidR="00367CD5" w:rsidRPr="00554EC3" w:rsidRDefault="00367CD5" w:rsidP="00554EC3">
            <w:pPr>
              <w:spacing w:line="240" w:lineRule="exact"/>
              <w:ind w:left="-18" w:right="-270"/>
              <w:rPr>
                <w:rFonts w:ascii="CordiaUPC" w:hAnsi="CordiaUPC" w:cs="CordiaUPC"/>
                <w:b/>
                <w:bCs/>
                <w:i/>
                <w:iCs/>
                <w:sz w:val="26"/>
                <w:szCs w:val="26"/>
                <w:cs/>
                <w:lang w:val="th-TH" w:bidi="th-TH"/>
              </w:rPr>
            </w:pPr>
          </w:p>
        </w:tc>
        <w:tc>
          <w:tcPr>
            <w:tcW w:w="6685" w:type="dxa"/>
            <w:gridSpan w:val="11"/>
          </w:tcPr>
          <w:p w14:paraId="6A398030" w14:textId="77777777" w:rsidR="00367CD5" w:rsidRPr="00554EC3" w:rsidRDefault="00367CD5" w:rsidP="00554EC3">
            <w:pPr>
              <w:pStyle w:val="Single"/>
              <w:spacing w:after="0" w:line="240" w:lineRule="exact"/>
              <w:ind w:left="-117" w:right="-135" w:firstLine="18"/>
              <w:jc w:val="center"/>
              <w:rPr>
                <w:rFonts w:ascii="CordiaUPC" w:hAnsi="CordiaUPC" w:cs="CordiaUPC"/>
                <w:color w:val="000000"/>
                <w:sz w:val="26"/>
                <w:szCs w:val="26"/>
                <w:u w:val="none"/>
                <w:lang w:val="en-US"/>
              </w:rPr>
            </w:pPr>
            <w:r w:rsidRPr="00554EC3">
              <w:rPr>
                <w:rFonts w:ascii="CordiaUPC" w:hAnsi="CordiaUPC" w:cs="CordiaUPC" w:hint="cs"/>
                <w:b/>
                <w:bCs/>
                <w:sz w:val="26"/>
                <w:szCs w:val="26"/>
                <w:u w:val="none"/>
                <w:lang w:val="en-US"/>
              </w:rPr>
              <w:t>Bank only</w:t>
            </w:r>
          </w:p>
        </w:tc>
      </w:tr>
      <w:tr w:rsidR="00DF6FB9" w:rsidRPr="00554EC3" w14:paraId="0DEEAEE2" w14:textId="77777777" w:rsidTr="0096569B">
        <w:trPr>
          <w:cantSplit/>
          <w:tblHeader/>
        </w:trPr>
        <w:tc>
          <w:tcPr>
            <w:tcW w:w="2708" w:type="dxa"/>
          </w:tcPr>
          <w:p w14:paraId="4883F37D" w14:textId="77777777" w:rsidR="00DF6FB9" w:rsidRPr="00554EC3" w:rsidRDefault="00DF6FB9" w:rsidP="00DF6FB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5E9E8E98" w:rsidR="00DF6FB9" w:rsidRPr="00554EC3" w:rsidRDefault="00DF6FB9" w:rsidP="00DF6FB9">
            <w:pPr>
              <w:spacing w:line="240" w:lineRule="exact"/>
              <w:ind w:left="-130" w:right="-115"/>
              <w:jc w:val="center"/>
              <w:rPr>
                <w:rFonts w:ascii="CordiaUPC" w:hAnsi="CordiaUPC" w:cs="CordiaUPC"/>
                <w:sz w:val="26"/>
                <w:szCs w:val="26"/>
                <w:lang w:val="en-US"/>
              </w:rPr>
            </w:pPr>
            <w:r w:rsidRPr="00887104">
              <w:rPr>
                <w:rFonts w:ascii="CordiaUPC" w:hAnsi="CordiaUPC" w:cs="CordiaUPC" w:hint="cs"/>
                <w:color w:val="000000"/>
                <w:sz w:val="26"/>
                <w:szCs w:val="26"/>
                <w:lang w:val="en-US" w:bidi="th-TH"/>
              </w:rPr>
              <w:t>30 June</w:t>
            </w:r>
            <w:r w:rsidRPr="00554EC3">
              <w:rPr>
                <w:rFonts w:ascii="CordiaUPC" w:hAnsi="CordiaUPC" w:cs="CordiaUPC" w:hint="cs"/>
                <w:sz w:val="26"/>
                <w:szCs w:val="26"/>
                <w:lang w:val="en-US"/>
              </w:rPr>
              <w:t xml:space="preserve"> 202</w:t>
            </w:r>
            <w:r>
              <w:rPr>
                <w:rFonts w:ascii="CordiaUPC" w:hAnsi="CordiaUPC" w:cs="CordiaUPC"/>
                <w:sz w:val="26"/>
                <w:szCs w:val="26"/>
                <w:lang w:val="en-US"/>
              </w:rPr>
              <w:t>1</w:t>
            </w:r>
          </w:p>
        </w:tc>
        <w:tc>
          <w:tcPr>
            <w:tcW w:w="236" w:type="dxa"/>
          </w:tcPr>
          <w:p w14:paraId="4A5B4FB1" w14:textId="77777777" w:rsidR="00DF6FB9" w:rsidRPr="00554EC3" w:rsidRDefault="00DF6FB9" w:rsidP="00DF6FB9">
            <w:pPr>
              <w:spacing w:line="240" w:lineRule="exact"/>
              <w:ind w:left="-130" w:right="-115"/>
              <w:jc w:val="center"/>
              <w:rPr>
                <w:rFonts w:ascii="CordiaUPC" w:hAnsi="CordiaUPC" w:cs="CordiaUPC"/>
                <w:sz w:val="26"/>
                <w:szCs w:val="26"/>
                <w:lang w:val="en-US"/>
              </w:rPr>
            </w:pPr>
          </w:p>
        </w:tc>
        <w:tc>
          <w:tcPr>
            <w:tcW w:w="3261" w:type="dxa"/>
            <w:gridSpan w:val="5"/>
          </w:tcPr>
          <w:p w14:paraId="2C0D1BC2" w14:textId="10619C46" w:rsidR="00DF6FB9" w:rsidRPr="00554EC3" w:rsidRDefault="00DF6FB9" w:rsidP="00DF6FB9">
            <w:pPr>
              <w:spacing w:line="240" w:lineRule="exact"/>
              <w:ind w:left="-130" w:right="-115"/>
              <w:jc w:val="center"/>
              <w:rPr>
                <w:rFonts w:ascii="CordiaUPC" w:hAnsi="CordiaUPC" w:cs="CordiaUPC"/>
                <w:sz w:val="26"/>
                <w:szCs w:val="26"/>
                <w:lang w:val="en-US"/>
              </w:rPr>
            </w:pPr>
            <w:r>
              <w:rPr>
                <w:rFonts w:ascii="CordiaUPC" w:hAnsi="CordiaUPC" w:cs="CordiaUPC"/>
                <w:sz w:val="26"/>
                <w:szCs w:val="26"/>
              </w:rPr>
              <w:t>31 December</w:t>
            </w:r>
            <w:r w:rsidRPr="00554EC3">
              <w:rPr>
                <w:rFonts w:ascii="CordiaUPC" w:hAnsi="CordiaUPC" w:cs="CordiaUPC" w:hint="cs"/>
                <w:sz w:val="26"/>
                <w:szCs w:val="26"/>
              </w:rPr>
              <w:t xml:space="preserve"> 20</w:t>
            </w:r>
            <w:r>
              <w:rPr>
                <w:rFonts w:ascii="CordiaUPC" w:hAnsi="CordiaUPC" w:cs="CordiaUPC"/>
                <w:sz w:val="26"/>
                <w:szCs w:val="26"/>
              </w:rPr>
              <w:t>20</w:t>
            </w:r>
          </w:p>
        </w:tc>
      </w:tr>
      <w:tr w:rsidR="00A86C70" w:rsidRPr="00554EC3" w14:paraId="0D8A463E" w14:textId="77777777" w:rsidTr="0096569B">
        <w:trPr>
          <w:cantSplit/>
          <w:tblHeader/>
        </w:trPr>
        <w:tc>
          <w:tcPr>
            <w:tcW w:w="2708" w:type="dxa"/>
          </w:tcPr>
          <w:p w14:paraId="18B7B992"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2A752A86"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36" w:type="dxa"/>
          </w:tcPr>
          <w:p w14:paraId="04AD7887"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c>
          <w:tcPr>
            <w:tcW w:w="236" w:type="dxa"/>
          </w:tcPr>
          <w:p w14:paraId="1FA968D1"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Domestic</w:t>
            </w:r>
          </w:p>
        </w:tc>
        <w:tc>
          <w:tcPr>
            <w:tcW w:w="270" w:type="dxa"/>
          </w:tcPr>
          <w:p w14:paraId="0C9C4C50"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45" w:type="dxa"/>
          </w:tcPr>
          <w:p w14:paraId="63284B0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Foreign</w:t>
            </w:r>
          </w:p>
        </w:tc>
        <w:tc>
          <w:tcPr>
            <w:tcW w:w="248" w:type="dxa"/>
          </w:tcPr>
          <w:p w14:paraId="1BD39E65"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p>
        </w:tc>
        <w:tc>
          <w:tcPr>
            <w:tcW w:w="900" w:type="dxa"/>
          </w:tcPr>
          <w:p w14:paraId="2070416A" w14:textId="77777777" w:rsidR="00A86C70" w:rsidRPr="00554EC3" w:rsidRDefault="00A86C70" w:rsidP="00554EC3">
            <w:pPr>
              <w:spacing w:line="240" w:lineRule="exact"/>
              <w:ind w:left="-117" w:right="-135" w:firstLine="18"/>
              <w:jc w:val="center"/>
              <w:rPr>
                <w:rFonts w:ascii="CordiaUPC" w:hAnsi="CordiaUPC" w:cs="CordiaUPC"/>
                <w:sz w:val="26"/>
                <w:szCs w:val="26"/>
                <w:lang w:val="en-US"/>
              </w:rPr>
            </w:pPr>
            <w:r w:rsidRPr="00554EC3">
              <w:rPr>
                <w:rFonts w:ascii="CordiaUPC" w:hAnsi="CordiaUPC" w:cs="CordiaUPC" w:hint="cs"/>
                <w:sz w:val="26"/>
                <w:szCs w:val="26"/>
                <w:lang w:val="en-US"/>
              </w:rPr>
              <w:t>Total</w:t>
            </w:r>
          </w:p>
        </w:tc>
      </w:tr>
      <w:tr w:rsidR="00A86C70" w:rsidRPr="00554EC3" w14:paraId="37059EA2" w14:textId="77777777" w:rsidTr="0096569B">
        <w:trPr>
          <w:cantSplit/>
          <w:tblHeader/>
        </w:trPr>
        <w:tc>
          <w:tcPr>
            <w:tcW w:w="2708" w:type="dxa"/>
          </w:tcPr>
          <w:p w14:paraId="0CB57DFC" w14:textId="77777777" w:rsidR="00A86C70" w:rsidRPr="00554EC3" w:rsidRDefault="00A86C70" w:rsidP="00554EC3">
            <w:pPr>
              <w:spacing w:line="240" w:lineRule="exact"/>
              <w:ind w:left="-18" w:right="-270"/>
              <w:rPr>
                <w:rFonts w:ascii="CordiaUPC" w:hAnsi="CordiaUPC" w:cs="CordiaUPC"/>
                <w:b/>
                <w:bCs/>
                <w:i/>
                <w:iCs/>
                <w:sz w:val="26"/>
                <w:szCs w:val="26"/>
                <w:cs/>
                <w:lang w:val="th-TH" w:bidi="th-TH"/>
              </w:rPr>
            </w:pPr>
          </w:p>
        </w:tc>
        <w:tc>
          <w:tcPr>
            <w:tcW w:w="6685" w:type="dxa"/>
            <w:gridSpan w:val="11"/>
          </w:tcPr>
          <w:p w14:paraId="29AEEEA3" w14:textId="77777777" w:rsidR="00A86C70" w:rsidRPr="00554EC3" w:rsidRDefault="00A86C70" w:rsidP="00554EC3">
            <w:pPr>
              <w:spacing w:line="240" w:lineRule="exact"/>
              <w:ind w:right="9"/>
              <w:jc w:val="center"/>
              <w:rPr>
                <w:rFonts w:ascii="CordiaUPC" w:hAnsi="CordiaUPC" w:cs="CordiaUPC"/>
                <w:color w:val="000000"/>
                <w:sz w:val="26"/>
                <w:szCs w:val="26"/>
                <w:lang w:val="en-US"/>
              </w:rPr>
            </w:pPr>
            <w:r w:rsidRPr="00554EC3">
              <w:rPr>
                <w:rFonts w:ascii="CordiaUPC" w:hAnsi="CordiaUPC" w:cs="CordiaUPC" w:hint="cs"/>
                <w:i/>
                <w:iCs/>
                <w:color w:val="000000"/>
                <w:sz w:val="26"/>
                <w:szCs w:val="26"/>
                <w:lang w:val="en-US"/>
              </w:rPr>
              <w:t>(in million Baht</w:t>
            </w:r>
            <w:r w:rsidRPr="00554EC3">
              <w:rPr>
                <w:rFonts w:ascii="CordiaUPC" w:hAnsi="CordiaUPC" w:cs="CordiaUPC" w:hint="cs"/>
                <w:sz w:val="26"/>
                <w:szCs w:val="26"/>
                <w:lang w:val="en-US"/>
              </w:rPr>
              <w:t>)</w:t>
            </w:r>
          </w:p>
        </w:tc>
      </w:tr>
      <w:tr w:rsidR="00DF6FB9" w:rsidRPr="00554EC3" w14:paraId="00C3DEEE" w14:textId="77777777" w:rsidTr="0096569B">
        <w:trPr>
          <w:cantSplit/>
          <w:trHeight w:val="80"/>
        </w:trPr>
        <w:tc>
          <w:tcPr>
            <w:tcW w:w="2708" w:type="dxa"/>
          </w:tcPr>
          <w:p w14:paraId="6DA38843" w14:textId="77777777" w:rsidR="00DF6FB9" w:rsidRPr="00554EC3" w:rsidRDefault="00DF6FB9" w:rsidP="00DF6F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 xml:space="preserve">Thai Baht </w:t>
            </w:r>
          </w:p>
        </w:tc>
        <w:tc>
          <w:tcPr>
            <w:tcW w:w="902" w:type="dxa"/>
          </w:tcPr>
          <w:p w14:paraId="35AF6342" w14:textId="11F8BF69"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845,047</w:t>
            </w:r>
          </w:p>
        </w:tc>
        <w:tc>
          <w:tcPr>
            <w:tcW w:w="270" w:type="dxa"/>
          </w:tcPr>
          <w:p w14:paraId="247FAAA1"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756EC158"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7,356</w:t>
            </w:r>
          </w:p>
        </w:tc>
        <w:tc>
          <w:tcPr>
            <w:tcW w:w="236" w:type="dxa"/>
          </w:tcPr>
          <w:p w14:paraId="2E1E90D8"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880" w:type="dxa"/>
          </w:tcPr>
          <w:p w14:paraId="65A7701B" w14:textId="17FB9F12"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852,403</w:t>
            </w:r>
          </w:p>
        </w:tc>
        <w:tc>
          <w:tcPr>
            <w:tcW w:w="236" w:type="dxa"/>
            <w:vAlign w:val="bottom"/>
          </w:tcPr>
          <w:p w14:paraId="63849A24" w14:textId="77777777" w:rsidR="00DF6FB9" w:rsidRPr="00554EC3" w:rsidRDefault="00DF6FB9" w:rsidP="00DF6FB9">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56166F8A"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801,839</w:t>
            </w:r>
          </w:p>
        </w:tc>
        <w:tc>
          <w:tcPr>
            <w:tcW w:w="270" w:type="dxa"/>
          </w:tcPr>
          <w:p w14:paraId="18C46BA7"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45" w:type="dxa"/>
          </w:tcPr>
          <w:p w14:paraId="4262A415" w14:textId="67FA7FA3"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6,763</w:t>
            </w:r>
          </w:p>
        </w:tc>
        <w:tc>
          <w:tcPr>
            <w:tcW w:w="248" w:type="dxa"/>
          </w:tcPr>
          <w:p w14:paraId="5D3D9F3B"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Pr>
          <w:p w14:paraId="20127FF7" w14:textId="57BC286B"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808,602</w:t>
            </w:r>
          </w:p>
        </w:tc>
      </w:tr>
      <w:tr w:rsidR="00DF6FB9" w:rsidRPr="00554EC3" w14:paraId="75CF1ABE" w14:textId="77777777" w:rsidTr="0096569B">
        <w:trPr>
          <w:cantSplit/>
        </w:trPr>
        <w:tc>
          <w:tcPr>
            <w:tcW w:w="2708" w:type="dxa"/>
            <w:vAlign w:val="bottom"/>
          </w:tcPr>
          <w:p w14:paraId="754C0CC6" w14:textId="77777777" w:rsidR="00DF6FB9" w:rsidRPr="00554EC3" w:rsidRDefault="00DF6FB9" w:rsidP="00DF6F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US Dollar</w:t>
            </w:r>
          </w:p>
        </w:tc>
        <w:tc>
          <w:tcPr>
            <w:tcW w:w="902" w:type="dxa"/>
          </w:tcPr>
          <w:p w14:paraId="0193109B" w14:textId="3A6C751D"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7,260</w:t>
            </w:r>
          </w:p>
        </w:tc>
        <w:tc>
          <w:tcPr>
            <w:tcW w:w="270" w:type="dxa"/>
          </w:tcPr>
          <w:p w14:paraId="01F0AEF4"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112C287C"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190</w:t>
            </w:r>
          </w:p>
        </w:tc>
        <w:tc>
          <w:tcPr>
            <w:tcW w:w="236" w:type="dxa"/>
          </w:tcPr>
          <w:p w14:paraId="537819D6"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880" w:type="dxa"/>
          </w:tcPr>
          <w:p w14:paraId="41841589" w14:textId="4C330EF5"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7,450</w:t>
            </w:r>
          </w:p>
        </w:tc>
        <w:tc>
          <w:tcPr>
            <w:tcW w:w="236" w:type="dxa"/>
            <w:vAlign w:val="bottom"/>
          </w:tcPr>
          <w:p w14:paraId="033AEDA2" w14:textId="77777777" w:rsidR="00DF6FB9" w:rsidRPr="00554EC3" w:rsidRDefault="00DF6FB9" w:rsidP="00DF6FB9">
            <w:pPr>
              <w:tabs>
                <w:tab w:val="decimal" w:pos="632"/>
              </w:tabs>
              <w:spacing w:line="240" w:lineRule="exact"/>
              <w:ind w:left="-115" w:right="-108"/>
              <w:rPr>
                <w:rFonts w:ascii="CordiaUPC" w:hAnsi="CordiaUPC" w:cs="CordiaUPC"/>
                <w:color w:val="000000"/>
                <w:sz w:val="26"/>
                <w:szCs w:val="26"/>
                <w:lang w:val="en-US"/>
              </w:rPr>
            </w:pPr>
          </w:p>
        </w:tc>
        <w:tc>
          <w:tcPr>
            <w:tcW w:w="898" w:type="dxa"/>
          </w:tcPr>
          <w:p w14:paraId="06BB108F" w14:textId="615346D9"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6,207</w:t>
            </w:r>
          </w:p>
        </w:tc>
        <w:tc>
          <w:tcPr>
            <w:tcW w:w="270" w:type="dxa"/>
          </w:tcPr>
          <w:p w14:paraId="5176F3F9"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45" w:type="dxa"/>
          </w:tcPr>
          <w:p w14:paraId="5B7A86DD" w14:textId="5A76DCAD"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255</w:t>
            </w:r>
          </w:p>
        </w:tc>
        <w:tc>
          <w:tcPr>
            <w:tcW w:w="248" w:type="dxa"/>
          </w:tcPr>
          <w:p w14:paraId="0694C107"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Pr>
          <w:p w14:paraId="13BDDCDF" w14:textId="24D301F3"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6,462</w:t>
            </w:r>
          </w:p>
        </w:tc>
      </w:tr>
      <w:tr w:rsidR="00DF6FB9" w:rsidRPr="00554EC3" w14:paraId="2BD71E66" w14:textId="77777777" w:rsidTr="0096569B">
        <w:trPr>
          <w:cantSplit/>
        </w:trPr>
        <w:tc>
          <w:tcPr>
            <w:tcW w:w="2708" w:type="dxa"/>
            <w:vAlign w:val="bottom"/>
          </w:tcPr>
          <w:p w14:paraId="2541F305" w14:textId="77777777" w:rsidR="00DF6FB9" w:rsidRPr="00554EC3" w:rsidRDefault="00DF6FB9" w:rsidP="00DF6FB9">
            <w:pPr>
              <w:tabs>
                <w:tab w:val="left" w:pos="720"/>
              </w:tabs>
              <w:spacing w:line="240" w:lineRule="exact"/>
              <w:ind w:left="1" w:right="9"/>
              <w:rPr>
                <w:rFonts w:ascii="CordiaUPC" w:hAnsi="CordiaUPC" w:cs="CordiaUPC"/>
                <w:color w:val="000000"/>
                <w:sz w:val="26"/>
                <w:szCs w:val="26"/>
                <w:lang w:val="en-US"/>
              </w:rPr>
            </w:pPr>
            <w:r w:rsidRPr="00554EC3">
              <w:rPr>
                <w:rFonts w:ascii="CordiaUPC" w:hAnsi="CordiaUPC" w:cs="CordiaUPC" w:hint="cs"/>
                <w:color w:val="000000"/>
                <w:sz w:val="26"/>
                <w:szCs w:val="26"/>
                <w:lang w:val="en-US"/>
              </w:rPr>
              <w:t>Other currencies</w:t>
            </w:r>
          </w:p>
        </w:tc>
        <w:tc>
          <w:tcPr>
            <w:tcW w:w="902" w:type="dxa"/>
            <w:tcBorders>
              <w:bottom w:val="single" w:sz="4" w:space="0" w:color="auto"/>
            </w:tcBorders>
          </w:tcPr>
          <w:p w14:paraId="6E14D45D" w14:textId="73B47434"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404</w:t>
            </w:r>
          </w:p>
        </w:tc>
        <w:tc>
          <w:tcPr>
            <w:tcW w:w="270" w:type="dxa"/>
          </w:tcPr>
          <w:p w14:paraId="3023F3EA"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6619D7DD"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7</w:t>
            </w:r>
          </w:p>
        </w:tc>
        <w:tc>
          <w:tcPr>
            <w:tcW w:w="236" w:type="dxa"/>
          </w:tcPr>
          <w:p w14:paraId="39B33D5F"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tcPr>
          <w:p w14:paraId="2C462B46" w14:textId="165F6638" w:rsidR="00DF6FB9" w:rsidRPr="00554EC3" w:rsidRDefault="003543F1"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lang w:val="en-US"/>
              </w:rPr>
              <w:t>411</w:t>
            </w:r>
          </w:p>
        </w:tc>
        <w:tc>
          <w:tcPr>
            <w:tcW w:w="236" w:type="dxa"/>
            <w:vAlign w:val="bottom"/>
          </w:tcPr>
          <w:p w14:paraId="1AF6D407" w14:textId="77777777" w:rsidR="00DF6FB9" w:rsidRPr="00554EC3" w:rsidRDefault="00DF6FB9" w:rsidP="00DF6FB9">
            <w:pPr>
              <w:tabs>
                <w:tab w:val="decimal" w:pos="632"/>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tcPr>
          <w:p w14:paraId="0A30E1D8" w14:textId="382ADF1A"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605</w:t>
            </w:r>
          </w:p>
        </w:tc>
        <w:tc>
          <w:tcPr>
            <w:tcW w:w="270" w:type="dxa"/>
          </w:tcPr>
          <w:p w14:paraId="1054D205"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45" w:type="dxa"/>
            <w:tcBorders>
              <w:bottom w:val="single" w:sz="4" w:space="0" w:color="auto"/>
            </w:tcBorders>
          </w:tcPr>
          <w:p w14:paraId="2109C649" w14:textId="0E93D388"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9</w:t>
            </w:r>
          </w:p>
        </w:tc>
        <w:tc>
          <w:tcPr>
            <w:tcW w:w="248" w:type="dxa"/>
          </w:tcPr>
          <w:p w14:paraId="0F08A867" w14:textId="77777777" w:rsidR="00DF6FB9" w:rsidRPr="00554EC3" w:rsidRDefault="00DF6FB9" w:rsidP="00DF6FB9">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5A312EA4" w14:textId="5FCF0C9C" w:rsidR="00DF6FB9" w:rsidRPr="00554EC3" w:rsidRDefault="00DF6FB9" w:rsidP="00DF6FB9">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614</w:t>
            </w:r>
          </w:p>
        </w:tc>
      </w:tr>
      <w:tr w:rsidR="00DF6FB9" w:rsidRPr="00554EC3" w14:paraId="7900BF2C" w14:textId="77777777" w:rsidTr="0096569B">
        <w:trPr>
          <w:cantSplit/>
        </w:trPr>
        <w:tc>
          <w:tcPr>
            <w:tcW w:w="2708" w:type="dxa"/>
          </w:tcPr>
          <w:p w14:paraId="76B5FA34" w14:textId="77777777" w:rsidR="00DF6FB9" w:rsidRPr="00554EC3" w:rsidRDefault="00DF6FB9" w:rsidP="00DF6FB9">
            <w:pPr>
              <w:spacing w:line="240" w:lineRule="exact"/>
              <w:ind w:left="1" w:right="4"/>
              <w:rPr>
                <w:rFonts w:ascii="CordiaUPC" w:hAnsi="CordiaUPC" w:cs="CordiaUPC"/>
                <w:b/>
                <w:bCs/>
                <w:sz w:val="26"/>
                <w:szCs w:val="26"/>
              </w:rPr>
            </w:pPr>
            <w:r w:rsidRPr="00554EC3">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0E514F0C" w:rsidR="00DF6FB9" w:rsidRPr="00554EC3" w:rsidRDefault="003543F1"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lang w:val="en-US"/>
              </w:rPr>
              <w:t>852,711</w:t>
            </w:r>
          </w:p>
        </w:tc>
        <w:tc>
          <w:tcPr>
            <w:tcW w:w="270" w:type="dxa"/>
          </w:tcPr>
          <w:p w14:paraId="1D448742" w14:textId="77777777"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50A3C5A2" w:rsidR="00DF6FB9" w:rsidRPr="00554EC3" w:rsidRDefault="003543F1"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lang w:val="en-US"/>
              </w:rPr>
              <w:t>7,553</w:t>
            </w:r>
          </w:p>
        </w:tc>
        <w:tc>
          <w:tcPr>
            <w:tcW w:w="236" w:type="dxa"/>
          </w:tcPr>
          <w:p w14:paraId="190DA41E" w14:textId="77777777"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tcPr>
          <w:p w14:paraId="3B5DC3C1" w14:textId="2018448A" w:rsidR="00DF6FB9" w:rsidRPr="00554EC3" w:rsidRDefault="003543F1"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lang w:val="en-US"/>
              </w:rPr>
              <w:t>860,264</w:t>
            </w:r>
          </w:p>
        </w:tc>
        <w:tc>
          <w:tcPr>
            <w:tcW w:w="236" w:type="dxa"/>
            <w:vAlign w:val="bottom"/>
          </w:tcPr>
          <w:p w14:paraId="172B8713" w14:textId="77777777" w:rsidR="00DF6FB9" w:rsidRPr="00554EC3" w:rsidRDefault="00DF6FB9" w:rsidP="00DF6FB9">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6417F151"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808,651</w:t>
            </w:r>
          </w:p>
        </w:tc>
        <w:tc>
          <w:tcPr>
            <w:tcW w:w="270" w:type="dxa"/>
          </w:tcPr>
          <w:p w14:paraId="4FAE2461" w14:textId="77777777"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p>
        </w:tc>
        <w:tc>
          <w:tcPr>
            <w:tcW w:w="945" w:type="dxa"/>
            <w:tcBorders>
              <w:top w:val="single" w:sz="4" w:space="0" w:color="auto"/>
              <w:bottom w:val="double" w:sz="4" w:space="0" w:color="auto"/>
            </w:tcBorders>
          </w:tcPr>
          <w:p w14:paraId="66B6713B" w14:textId="3E0FE63E"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7,027</w:t>
            </w:r>
          </w:p>
        </w:tc>
        <w:tc>
          <w:tcPr>
            <w:tcW w:w="248" w:type="dxa"/>
          </w:tcPr>
          <w:p w14:paraId="0022D607" w14:textId="77777777"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53798C1B" w14:textId="4C8B0E2C" w:rsidR="00DF6FB9" w:rsidRPr="00554EC3" w:rsidRDefault="00DF6FB9" w:rsidP="00DF6FB9">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815,678</w:t>
            </w:r>
          </w:p>
        </w:tc>
      </w:tr>
    </w:tbl>
    <w:p w14:paraId="7939A939" w14:textId="5DDA439A" w:rsidR="00131456" w:rsidRDefault="00131456" w:rsidP="00554EC3">
      <w:pPr>
        <w:pStyle w:val="Heading1"/>
        <w:numPr>
          <w:ilvl w:val="0"/>
          <w:numId w:val="0"/>
        </w:numPr>
        <w:spacing w:before="0" w:after="0" w:line="240" w:lineRule="exact"/>
        <w:ind w:left="549" w:hanging="549"/>
        <w:rPr>
          <w:rFonts w:ascii="CordiaUPC" w:hAnsi="CordiaUPC" w:cs="CordiaUPC"/>
          <w:i w:val="0"/>
          <w:iCs/>
          <w:sz w:val="26"/>
          <w:szCs w:val="26"/>
        </w:rPr>
      </w:pPr>
    </w:p>
    <w:p w14:paraId="19605C17" w14:textId="20B99C79" w:rsidR="00FC19A5" w:rsidRDefault="00FC19A5" w:rsidP="00FC19A5">
      <w:pPr>
        <w:pStyle w:val="BodyText"/>
        <w:rPr>
          <w:lang w:val="en-GB"/>
        </w:rPr>
      </w:pPr>
    </w:p>
    <w:p w14:paraId="0BB497B1" w14:textId="2A2C0A97" w:rsidR="00FC19A5" w:rsidRDefault="00FC19A5" w:rsidP="00FC19A5">
      <w:pPr>
        <w:pStyle w:val="BodyText"/>
        <w:rPr>
          <w:lang w:val="en-GB"/>
        </w:rPr>
      </w:pPr>
    </w:p>
    <w:p w14:paraId="769EF98D" w14:textId="4BD886FD" w:rsidR="00FC19A5" w:rsidRDefault="00FC19A5" w:rsidP="00FC19A5">
      <w:pPr>
        <w:pStyle w:val="BodyText"/>
        <w:rPr>
          <w:lang w:val="en-GB"/>
        </w:rPr>
      </w:pPr>
    </w:p>
    <w:p w14:paraId="4CBF7FFC" w14:textId="699DCBD9" w:rsidR="00FC19A5" w:rsidRDefault="00FC19A5" w:rsidP="00FC19A5">
      <w:pPr>
        <w:pStyle w:val="BodyText"/>
        <w:rPr>
          <w:lang w:val="en-GB"/>
        </w:rPr>
      </w:pPr>
    </w:p>
    <w:p w14:paraId="65A233D9" w14:textId="1AABFAE1" w:rsidR="00FC19A5" w:rsidRDefault="00FC19A5" w:rsidP="00FC19A5">
      <w:pPr>
        <w:pStyle w:val="BodyText"/>
        <w:rPr>
          <w:lang w:val="en-GB"/>
        </w:rPr>
      </w:pPr>
    </w:p>
    <w:p w14:paraId="52C4448E" w14:textId="4E86EBFA" w:rsidR="00FC19A5" w:rsidRDefault="00FC19A5" w:rsidP="00FC19A5">
      <w:pPr>
        <w:pStyle w:val="BodyText"/>
        <w:rPr>
          <w:lang w:val="en-GB"/>
        </w:rPr>
      </w:pPr>
    </w:p>
    <w:p w14:paraId="2917C158" w14:textId="0F61198C" w:rsidR="00FC19A5" w:rsidRDefault="00FC19A5" w:rsidP="00FC19A5">
      <w:pPr>
        <w:pStyle w:val="BodyText"/>
        <w:rPr>
          <w:lang w:val="en-GB"/>
        </w:rPr>
      </w:pPr>
    </w:p>
    <w:p w14:paraId="1B1DDBC4" w14:textId="6384A1C0" w:rsidR="00FC19A5" w:rsidRDefault="00FC19A5" w:rsidP="00FC19A5">
      <w:pPr>
        <w:pStyle w:val="BodyText"/>
        <w:rPr>
          <w:lang w:val="en-GB"/>
        </w:rPr>
      </w:pPr>
    </w:p>
    <w:p w14:paraId="723E41C0" w14:textId="77777777" w:rsidR="00FC19A5" w:rsidRPr="00FC19A5" w:rsidRDefault="00FC19A5" w:rsidP="00FC19A5">
      <w:pPr>
        <w:pStyle w:val="BodyText"/>
        <w:rPr>
          <w:lang w:val="en-GB"/>
        </w:rPr>
      </w:pPr>
    </w:p>
    <w:p w14:paraId="2CB301A2" w14:textId="29F76F71" w:rsidR="00FF2200" w:rsidRPr="00554EC3" w:rsidRDefault="000959D7" w:rsidP="00554EC3">
      <w:pPr>
        <w:pStyle w:val="Heading1"/>
        <w:numPr>
          <w:ilvl w:val="0"/>
          <w:numId w:val="0"/>
        </w:numPr>
        <w:spacing w:before="0" w:after="0" w:line="240" w:lineRule="exact"/>
        <w:ind w:left="549" w:hanging="549"/>
        <w:rPr>
          <w:rFonts w:ascii="CordiaUPC" w:hAnsi="CordiaUPC" w:cs="CordiaUPC"/>
          <w:i w:val="0"/>
          <w:iCs/>
          <w:sz w:val="28"/>
          <w:szCs w:val="28"/>
        </w:rPr>
      </w:pPr>
      <w:r w:rsidRPr="00554EC3">
        <w:rPr>
          <w:rFonts w:ascii="CordiaUPC" w:hAnsi="CordiaUPC" w:cs="CordiaUPC" w:hint="cs"/>
          <w:i w:val="0"/>
          <w:iCs/>
          <w:sz w:val="28"/>
          <w:szCs w:val="28"/>
        </w:rPr>
        <w:t>2</w:t>
      </w:r>
      <w:r w:rsidR="00A14A74">
        <w:rPr>
          <w:rFonts w:ascii="CordiaUPC" w:hAnsi="CordiaUPC" w:cs="CordiaUPC"/>
          <w:i w:val="0"/>
          <w:iCs/>
          <w:sz w:val="28"/>
          <w:szCs w:val="28"/>
        </w:rPr>
        <w:t>1</w:t>
      </w:r>
      <w:r w:rsidR="00433B08" w:rsidRPr="00554EC3">
        <w:rPr>
          <w:rFonts w:ascii="CordiaUPC" w:hAnsi="CordiaUPC" w:cs="CordiaUPC" w:hint="cs"/>
          <w:i w:val="0"/>
          <w:iCs/>
          <w:sz w:val="28"/>
          <w:szCs w:val="28"/>
        </w:rPr>
        <w:tab/>
      </w:r>
      <w:r w:rsidR="00FF2200" w:rsidRPr="00554EC3">
        <w:rPr>
          <w:rFonts w:ascii="CordiaUPC" w:hAnsi="CordiaUPC" w:cs="CordiaUPC" w:hint="cs"/>
          <w:i w:val="0"/>
          <w:iCs/>
          <w:sz w:val="28"/>
          <w:szCs w:val="28"/>
        </w:rPr>
        <w:t>Interbank and money market items (liabilities)</w:t>
      </w:r>
    </w:p>
    <w:p w14:paraId="6A52670F" w14:textId="1D0556AC" w:rsidR="00A23354" w:rsidRPr="00554EC3" w:rsidRDefault="00A23354" w:rsidP="00554EC3">
      <w:pPr>
        <w:tabs>
          <w:tab w:val="decimal" w:pos="702"/>
        </w:tabs>
        <w:spacing w:line="240" w:lineRule="exact"/>
        <w:ind w:right="-108"/>
        <w:rPr>
          <w:rFonts w:ascii="CordiaUPC" w:hAnsi="CordiaUPC" w:cs="CordiaUPC"/>
          <w:b/>
          <w:bCs/>
          <w:sz w:val="26"/>
          <w:szCs w:val="26"/>
          <w:lang w:val="en-US" w:bidi="th-TH"/>
        </w:rPr>
      </w:pPr>
    </w:p>
    <w:p w14:paraId="70DABCFA" w14:textId="596D5E61" w:rsidR="00571163" w:rsidRDefault="00571163" w:rsidP="00554EC3">
      <w:pPr>
        <w:spacing w:line="240" w:lineRule="exact"/>
        <w:ind w:left="540" w:right="-108" w:hanging="540"/>
        <w:jc w:val="both"/>
        <w:rPr>
          <w:rFonts w:ascii="CordiaUPC" w:hAnsi="CordiaUPC" w:cs="CordiaUPC"/>
          <w:sz w:val="26"/>
          <w:szCs w:val="26"/>
          <w:lang w:val="en-US" w:bidi="th-TH"/>
        </w:rPr>
      </w:pPr>
      <w:bookmarkStart w:id="30" w:name="_Hlk72501091"/>
      <w:r w:rsidRPr="00554EC3">
        <w:rPr>
          <w:rFonts w:ascii="CordiaUPC" w:hAnsi="CordiaUPC" w:cs="CordiaUPC" w:hint="cs"/>
          <w:sz w:val="26"/>
          <w:szCs w:val="26"/>
          <w:lang w:val="en-US" w:bidi="th-TH"/>
        </w:rPr>
        <w:tab/>
        <w:t xml:space="preserve">Interbank and money market (liabilities) as at </w:t>
      </w:r>
      <w:r w:rsidR="00DF6FB9" w:rsidRPr="00887104">
        <w:rPr>
          <w:rFonts w:ascii="CordiaUPC" w:hAnsi="CordiaUPC" w:cs="CordiaUPC" w:hint="cs"/>
          <w:color w:val="000000"/>
          <w:sz w:val="26"/>
          <w:szCs w:val="26"/>
          <w:lang w:val="en-US" w:bidi="th-TH"/>
        </w:rPr>
        <w:t>30 June</w:t>
      </w:r>
      <w:r w:rsidR="00DF6FB9" w:rsidRPr="00554EC3">
        <w:rPr>
          <w:rFonts w:ascii="CordiaUPC" w:hAnsi="CordiaUPC" w:cs="CordiaUPC" w:hint="cs"/>
          <w:sz w:val="26"/>
          <w:szCs w:val="26"/>
          <w:lang w:val="en-US"/>
        </w:rPr>
        <w:t xml:space="preserve"> 202</w:t>
      </w:r>
      <w:r w:rsidR="00DF6FB9">
        <w:rPr>
          <w:rFonts w:ascii="CordiaUPC" w:hAnsi="CordiaUPC" w:cs="CordiaUPC"/>
          <w:sz w:val="26"/>
          <w:szCs w:val="26"/>
          <w:lang w:val="en-US"/>
        </w:rPr>
        <w:t>1</w:t>
      </w:r>
      <w:r w:rsidR="00FC19A5">
        <w:rPr>
          <w:rFonts w:ascii="CordiaUPC" w:hAnsi="CordiaUPC" w:cs="CordiaUPC"/>
          <w:sz w:val="26"/>
          <w:szCs w:val="26"/>
          <w:lang w:val="en-US"/>
        </w:rPr>
        <w:t xml:space="preserve"> and 31 December 2020 </w:t>
      </w:r>
      <w:r w:rsidRPr="00554EC3">
        <w:rPr>
          <w:rFonts w:ascii="CordiaUPC" w:hAnsi="CordiaUPC" w:cs="CordiaUPC" w:hint="cs"/>
          <w:sz w:val="26"/>
          <w:szCs w:val="26"/>
          <w:lang w:val="en-US" w:bidi="th-TH"/>
        </w:rPr>
        <w:t>were as follows:</w:t>
      </w:r>
    </w:p>
    <w:p w14:paraId="16323C68" w14:textId="20441123" w:rsidR="00FC19A5" w:rsidRDefault="00FC19A5" w:rsidP="00554EC3">
      <w:pPr>
        <w:spacing w:line="240" w:lineRule="exact"/>
        <w:ind w:left="540" w:right="-108" w:hanging="540"/>
        <w:jc w:val="both"/>
        <w:rPr>
          <w:rFonts w:ascii="CordiaUPC" w:hAnsi="CordiaUPC" w:cs="CordiaUPC"/>
          <w:sz w:val="26"/>
          <w:szCs w:val="26"/>
          <w:lang w:val="en-US" w:bidi="th-TH"/>
        </w:rPr>
      </w:pPr>
    </w:p>
    <w:tbl>
      <w:tblPr>
        <w:tblW w:w="9563" w:type="dxa"/>
        <w:tblInd w:w="450" w:type="dxa"/>
        <w:tblLayout w:type="fixed"/>
        <w:tblCellMar>
          <w:left w:w="79" w:type="dxa"/>
          <w:right w:w="79" w:type="dxa"/>
        </w:tblCellMar>
        <w:tblLook w:val="04A0" w:firstRow="1" w:lastRow="0" w:firstColumn="1" w:lastColumn="0" w:noHBand="0" w:noVBand="1"/>
      </w:tblPr>
      <w:tblGrid>
        <w:gridCol w:w="3870"/>
        <w:gridCol w:w="450"/>
        <w:gridCol w:w="1080"/>
        <w:gridCol w:w="183"/>
        <w:gridCol w:w="1257"/>
        <w:gridCol w:w="183"/>
        <w:gridCol w:w="1077"/>
        <w:gridCol w:w="180"/>
        <w:gridCol w:w="1283"/>
      </w:tblGrid>
      <w:tr w:rsidR="00FC19A5" w:rsidRPr="00E22E2C" w14:paraId="21F8D1CA" w14:textId="77777777" w:rsidTr="00FC19A5">
        <w:trPr>
          <w:cantSplit/>
          <w:tblHeader/>
        </w:trPr>
        <w:tc>
          <w:tcPr>
            <w:tcW w:w="3870" w:type="dxa"/>
          </w:tcPr>
          <w:p w14:paraId="641837B5" w14:textId="77777777" w:rsidR="00FC19A5" w:rsidRPr="00E22E2C" w:rsidRDefault="00FC19A5" w:rsidP="000F2540">
            <w:pPr>
              <w:tabs>
                <w:tab w:val="decimal" w:pos="765"/>
              </w:tabs>
              <w:spacing w:line="240" w:lineRule="exact"/>
              <w:rPr>
                <w:rFonts w:ascii="CordiaUPC" w:eastAsia="Times New Roman" w:hAnsi="CordiaUPC" w:cs="CordiaUPC"/>
                <w:b/>
                <w:bCs/>
                <w:i/>
                <w:iCs/>
                <w:sz w:val="26"/>
                <w:szCs w:val="26"/>
              </w:rPr>
            </w:pPr>
          </w:p>
        </w:tc>
        <w:tc>
          <w:tcPr>
            <w:tcW w:w="450" w:type="dxa"/>
          </w:tcPr>
          <w:p w14:paraId="101DFAE4" w14:textId="77777777" w:rsidR="00FC19A5" w:rsidRPr="00E22E2C" w:rsidRDefault="00FC19A5" w:rsidP="000F2540">
            <w:pPr>
              <w:spacing w:line="240" w:lineRule="exact"/>
              <w:jc w:val="center"/>
              <w:rPr>
                <w:rFonts w:ascii="CordiaUPC" w:eastAsia="Times New Roman" w:hAnsi="CordiaUPC" w:cs="CordiaUPC"/>
                <w:bCs/>
                <w:i/>
                <w:iCs/>
                <w:sz w:val="26"/>
                <w:szCs w:val="26"/>
                <w:lang w:val="en-US" w:bidi="th-TH"/>
              </w:rPr>
            </w:pPr>
          </w:p>
        </w:tc>
        <w:tc>
          <w:tcPr>
            <w:tcW w:w="2520" w:type="dxa"/>
            <w:gridSpan w:val="3"/>
          </w:tcPr>
          <w:p w14:paraId="692EB206" w14:textId="77777777" w:rsidR="00FC19A5" w:rsidRPr="00E22E2C" w:rsidRDefault="00FC19A5" w:rsidP="000F2540">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lang w:val="en-US" w:bidi="th-TH"/>
              </w:rPr>
              <w:t>Consolidated</w:t>
            </w:r>
          </w:p>
        </w:tc>
        <w:tc>
          <w:tcPr>
            <w:tcW w:w="183" w:type="dxa"/>
          </w:tcPr>
          <w:p w14:paraId="3F708F09" w14:textId="77777777" w:rsidR="00FC19A5" w:rsidRPr="00E22E2C" w:rsidRDefault="00FC19A5" w:rsidP="000F2540">
            <w:pPr>
              <w:spacing w:line="240" w:lineRule="exact"/>
              <w:jc w:val="center"/>
              <w:rPr>
                <w:rFonts w:ascii="CordiaUPC" w:eastAsia="Times New Roman" w:hAnsi="CordiaUPC" w:cs="CordiaUPC"/>
                <w:b/>
                <w:sz w:val="26"/>
                <w:szCs w:val="26"/>
              </w:rPr>
            </w:pPr>
          </w:p>
        </w:tc>
        <w:tc>
          <w:tcPr>
            <w:tcW w:w="2540" w:type="dxa"/>
            <w:gridSpan w:val="3"/>
          </w:tcPr>
          <w:p w14:paraId="5C2C139A" w14:textId="77777777" w:rsidR="00FC19A5" w:rsidRPr="00E22E2C" w:rsidRDefault="00FC19A5" w:rsidP="000F2540">
            <w:pPr>
              <w:spacing w:line="240" w:lineRule="exact"/>
              <w:jc w:val="center"/>
              <w:rPr>
                <w:rFonts w:ascii="CordiaUPC" w:eastAsia="Times New Roman" w:hAnsi="CordiaUPC" w:cs="CordiaUPC"/>
                <w:b/>
                <w:sz w:val="26"/>
                <w:szCs w:val="26"/>
              </w:rPr>
            </w:pPr>
            <w:r w:rsidRPr="00E22E2C">
              <w:rPr>
                <w:rFonts w:ascii="CordiaUPC" w:eastAsia="Times New Roman" w:hAnsi="CordiaUPC" w:cs="CordiaUPC" w:hint="cs"/>
                <w:b/>
                <w:sz w:val="26"/>
                <w:szCs w:val="26"/>
              </w:rPr>
              <w:t>Bank only</w:t>
            </w:r>
          </w:p>
        </w:tc>
      </w:tr>
      <w:tr w:rsidR="00FC19A5" w:rsidRPr="00E22E2C" w14:paraId="325DE4F4" w14:textId="77777777" w:rsidTr="00FC19A5">
        <w:trPr>
          <w:cantSplit/>
          <w:tblHeader/>
        </w:trPr>
        <w:tc>
          <w:tcPr>
            <w:tcW w:w="3870" w:type="dxa"/>
          </w:tcPr>
          <w:p w14:paraId="5B1CA4DA" w14:textId="77777777" w:rsidR="00FC19A5" w:rsidRPr="00E22E2C" w:rsidRDefault="00FC19A5" w:rsidP="000F2540">
            <w:pPr>
              <w:tabs>
                <w:tab w:val="decimal" w:pos="765"/>
              </w:tabs>
              <w:spacing w:line="240" w:lineRule="exact"/>
              <w:rPr>
                <w:rFonts w:ascii="CordiaUPC" w:eastAsia="Times New Roman" w:hAnsi="CordiaUPC" w:cs="CordiaUPC"/>
                <w:b/>
                <w:bCs/>
                <w:i/>
                <w:iCs/>
                <w:sz w:val="26"/>
                <w:szCs w:val="26"/>
              </w:rPr>
            </w:pPr>
          </w:p>
        </w:tc>
        <w:tc>
          <w:tcPr>
            <w:tcW w:w="450" w:type="dxa"/>
          </w:tcPr>
          <w:p w14:paraId="74ED361B" w14:textId="77777777" w:rsidR="00FC19A5" w:rsidRPr="00E22E2C" w:rsidRDefault="00FC19A5" w:rsidP="000F2540">
            <w:pPr>
              <w:spacing w:line="240" w:lineRule="exact"/>
              <w:jc w:val="center"/>
              <w:rPr>
                <w:rFonts w:ascii="CordiaUPC" w:eastAsia="Times New Roman" w:hAnsi="CordiaUPC" w:cs="CordiaUPC"/>
                <w:bCs/>
                <w:sz w:val="26"/>
                <w:szCs w:val="26"/>
                <w:lang w:val="en-US"/>
              </w:rPr>
            </w:pPr>
          </w:p>
        </w:tc>
        <w:tc>
          <w:tcPr>
            <w:tcW w:w="1080" w:type="dxa"/>
            <w:vAlign w:val="bottom"/>
          </w:tcPr>
          <w:p w14:paraId="4B418DC3" w14:textId="54F528A3" w:rsidR="00FC19A5" w:rsidRPr="00E22E2C" w:rsidRDefault="00FC19A5" w:rsidP="000F2540">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30 June</w:t>
            </w:r>
          </w:p>
        </w:tc>
        <w:tc>
          <w:tcPr>
            <w:tcW w:w="183" w:type="dxa"/>
            <w:vAlign w:val="bottom"/>
          </w:tcPr>
          <w:p w14:paraId="2CE857AB"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257" w:type="dxa"/>
            <w:vAlign w:val="bottom"/>
          </w:tcPr>
          <w:p w14:paraId="68780F30" w14:textId="1443FF38" w:rsidR="00FC19A5" w:rsidRPr="00E22E2C" w:rsidRDefault="00FC19A5" w:rsidP="000F2540">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 xml:space="preserve">31 December </w:t>
            </w:r>
          </w:p>
        </w:tc>
        <w:tc>
          <w:tcPr>
            <w:tcW w:w="183" w:type="dxa"/>
          </w:tcPr>
          <w:p w14:paraId="60EB9CFF"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077" w:type="dxa"/>
            <w:vAlign w:val="bottom"/>
          </w:tcPr>
          <w:p w14:paraId="49F2C671" w14:textId="3766A577" w:rsidR="00FC19A5" w:rsidRPr="00E22E2C" w:rsidRDefault="00FC19A5" w:rsidP="000F2540">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30 June</w:t>
            </w:r>
          </w:p>
        </w:tc>
        <w:tc>
          <w:tcPr>
            <w:tcW w:w="180" w:type="dxa"/>
            <w:vAlign w:val="bottom"/>
          </w:tcPr>
          <w:p w14:paraId="01B3B4CC"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283" w:type="dxa"/>
            <w:vAlign w:val="bottom"/>
          </w:tcPr>
          <w:p w14:paraId="662B9E1E" w14:textId="1EB99515" w:rsidR="00FC19A5" w:rsidRPr="00E22E2C" w:rsidRDefault="00FC19A5" w:rsidP="000F2540">
            <w:pPr>
              <w:spacing w:line="240" w:lineRule="exact"/>
              <w:ind w:right="11"/>
              <w:jc w:val="center"/>
              <w:rPr>
                <w:rFonts w:ascii="CordiaUPC" w:eastAsia="Times New Roman" w:hAnsi="CordiaUPC" w:cs="CordiaUPC"/>
                <w:sz w:val="26"/>
                <w:szCs w:val="26"/>
              </w:rPr>
            </w:pPr>
            <w:r>
              <w:rPr>
                <w:rFonts w:ascii="CordiaUPC" w:eastAsia="Times New Roman" w:hAnsi="CordiaUPC" w:cs="CordiaUPC"/>
                <w:sz w:val="26"/>
                <w:szCs w:val="26"/>
              </w:rPr>
              <w:t>31 December</w:t>
            </w:r>
          </w:p>
        </w:tc>
      </w:tr>
      <w:tr w:rsidR="00FC19A5" w:rsidRPr="00E22E2C" w14:paraId="63FF7408" w14:textId="77777777" w:rsidTr="00FC19A5">
        <w:trPr>
          <w:cantSplit/>
          <w:tblHeader/>
        </w:trPr>
        <w:tc>
          <w:tcPr>
            <w:tcW w:w="3870" w:type="dxa"/>
          </w:tcPr>
          <w:p w14:paraId="6194F9DD" w14:textId="50990FAF" w:rsidR="00FC19A5" w:rsidRPr="00E22E2C" w:rsidRDefault="00FC19A5" w:rsidP="000F2540">
            <w:pPr>
              <w:tabs>
                <w:tab w:val="decimal" w:pos="765"/>
              </w:tabs>
              <w:spacing w:line="240" w:lineRule="exact"/>
              <w:rPr>
                <w:rFonts w:ascii="CordiaUPC" w:eastAsia="Times New Roman" w:hAnsi="CordiaUPC" w:cs="CordiaUPC"/>
                <w:b/>
                <w:bCs/>
                <w:i/>
                <w:iCs/>
                <w:sz w:val="26"/>
                <w:szCs w:val="26"/>
              </w:rPr>
            </w:pPr>
          </w:p>
        </w:tc>
        <w:tc>
          <w:tcPr>
            <w:tcW w:w="450" w:type="dxa"/>
          </w:tcPr>
          <w:p w14:paraId="2B427811" w14:textId="3FD839AC" w:rsidR="00FC19A5" w:rsidRPr="00E22E2C" w:rsidRDefault="00FC19A5" w:rsidP="000F2540">
            <w:pPr>
              <w:spacing w:line="240" w:lineRule="exact"/>
              <w:jc w:val="center"/>
              <w:rPr>
                <w:rFonts w:ascii="CordiaUPC" w:eastAsia="Times New Roman" w:hAnsi="CordiaUPC" w:cs="CordiaUPC"/>
                <w:bCs/>
                <w:sz w:val="26"/>
                <w:szCs w:val="26"/>
                <w:lang w:val="en-US"/>
              </w:rPr>
            </w:pPr>
          </w:p>
        </w:tc>
        <w:tc>
          <w:tcPr>
            <w:tcW w:w="1080" w:type="dxa"/>
            <w:vAlign w:val="bottom"/>
          </w:tcPr>
          <w:p w14:paraId="3004E36B" w14:textId="77777777" w:rsidR="00FC19A5" w:rsidRPr="00E22E2C" w:rsidRDefault="00FC19A5" w:rsidP="000F2540">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83" w:type="dxa"/>
            <w:vAlign w:val="bottom"/>
          </w:tcPr>
          <w:p w14:paraId="46953F09"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257" w:type="dxa"/>
            <w:vAlign w:val="bottom"/>
          </w:tcPr>
          <w:p w14:paraId="66A01AD4" w14:textId="77777777" w:rsidR="00FC19A5" w:rsidRPr="00E22E2C" w:rsidRDefault="00FC19A5" w:rsidP="000F2540">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c>
          <w:tcPr>
            <w:tcW w:w="183" w:type="dxa"/>
          </w:tcPr>
          <w:p w14:paraId="273219B3"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077" w:type="dxa"/>
            <w:vAlign w:val="bottom"/>
          </w:tcPr>
          <w:p w14:paraId="4810A3F8" w14:textId="77777777" w:rsidR="00FC19A5" w:rsidRPr="00E22E2C" w:rsidRDefault="00FC19A5" w:rsidP="000F2540">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80" w:type="dxa"/>
            <w:vAlign w:val="bottom"/>
          </w:tcPr>
          <w:p w14:paraId="416F46EC" w14:textId="77777777" w:rsidR="00FC19A5" w:rsidRPr="00E22E2C" w:rsidRDefault="00FC19A5" w:rsidP="000F2540">
            <w:pPr>
              <w:spacing w:line="240" w:lineRule="exact"/>
              <w:ind w:right="11"/>
              <w:jc w:val="center"/>
              <w:rPr>
                <w:rFonts w:ascii="CordiaUPC" w:eastAsia="Times New Roman" w:hAnsi="CordiaUPC" w:cs="CordiaUPC"/>
                <w:sz w:val="26"/>
                <w:szCs w:val="26"/>
              </w:rPr>
            </w:pPr>
          </w:p>
        </w:tc>
        <w:tc>
          <w:tcPr>
            <w:tcW w:w="1283" w:type="dxa"/>
            <w:vAlign w:val="bottom"/>
          </w:tcPr>
          <w:p w14:paraId="65009FCD" w14:textId="77777777" w:rsidR="00FC19A5" w:rsidRPr="00E22E2C" w:rsidRDefault="00FC19A5" w:rsidP="000F2540">
            <w:pPr>
              <w:spacing w:line="240" w:lineRule="exact"/>
              <w:ind w:right="11"/>
              <w:jc w:val="center"/>
              <w:rPr>
                <w:rFonts w:ascii="CordiaUPC" w:eastAsia="Times New Roman" w:hAnsi="CordiaUPC" w:cs="CordiaUPC"/>
                <w:sz w:val="26"/>
                <w:szCs w:val="26"/>
              </w:rPr>
            </w:pPr>
            <w:r w:rsidRPr="00E22E2C">
              <w:rPr>
                <w:rFonts w:ascii="CordiaUPC" w:eastAsia="Times New Roman" w:hAnsi="CordiaUPC" w:cs="CordiaUPC" w:hint="cs"/>
                <w:sz w:val="26"/>
                <w:szCs w:val="26"/>
              </w:rPr>
              <w:t>20</w:t>
            </w:r>
            <w:r>
              <w:rPr>
                <w:rFonts w:ascii="CordiaUPC" w:eastAsia="Times New Roman" w:hAnsi="CordiaUPC" w:cs="CordiaUPC"/>
                <w:sz w:val="26"/>
                <w:szCs w:val="26"/>
              </w:rPr>
              <w:t>20</w:t>
            </w:r>
          </w:p>
        </w:tc>
      </w:tr>
      <w:tr w:rsidR="00FC19A5" w:rsidRPr="00E22E2C" w14:paraId="6EB5124C" w14:textId="77777777" w:rsidTr="00FC19A5">
        <w:trPr>
          <w:cantSplit/>
        </w:trPr>
        <w:tc>
          <w:tcPr>
            <w:tcW w:w="3870" w:type="dxa"/>
          </w:tcPr>
          <w:p w14:paraId="5A133AB6" w14:textId="77777777" w:rsidR="00FC19A5" w:rsidRPr="00E22E2C" w:rsidRDefault="00FC19A5" w:rsidP="000F2540">
            <w:pPr>
              <w:spacing w:line="240" w:lineRule="exact"/>
              <w:rPr>
                <w:rFonts w:ascii="CordiaUPC" w:eastAsia="Times New Roman" w:hAnsi="CordiaUPC" w:cs="CordiaUPC"/>
                <w:b/>
                <w:bCs/>
                <w:sz w:val="26"/>
                <w:szCs w:val="26"/>
              </w:rPr>
            </w:pPr>
          </w:p>
        </w:tc>
        <w:tc>
          <w:tcPr>
            <w:tcW w:w="450" w:type="dxa"/>
          </w:tcPr>
          <w:p w14:paraId="2EC02FDC" w14:textId="77777777" w:rsidR="00FC19A5" w:rsidRPr="00E22E2C" w:rsidRDefault="00FC19A5" w:rsidP="000F2540">
            <w:pPr>
              <w:spacing w:line="240" w:lineRule="exact"/>
              <w:ind w:right="11"/>
              <w:jc w:val="center"/>
              <w:rPr>
                <w:rFonts w:ascii="CordiaUPC" w:eastAsia="Times New Roman" w:hAnsi="CordiaUPC" w:cs="CordiaUPC"/>
                <w:i/>
                <w:iCs/>
                <w:sz w:val="26"/>
                <w:szCs w:val="26"/>
              </w:rPr>
            </w:pPr>
          </w:p>
        </w:tc>
        <w:tc>
          <w:tcPr>
            <w:tcW w:w="5243" w:type="dxa"/>
            <w:gridSpan w:val="7"/>
          </w:tcPr>
          <w:p w14:paraId="1DF8D94D" w14:textId="77777777" w:rsidR="00FC19A5" w:rsidRPr="00E22E2C" w:rsidRDefault="00FC19A5" w:rsidP="000F2540">
            <w:pPr>
              <w:spacing w:line="240" w:lineRule="exact"/>
              <w:ind w:right="11"/>
              <w:jc w:val="center"/>
              <w:rPr>
                <w:rFonts w:ascii="CordiaUPC" w:eastAsia="Times New Roman" w:hAnsi="CordiaUPC" w:cs="CordiaUPC"/>
                <w:sz w:val="26"/>
                <w:szCs w:val="26"/>
                <w:cs/>
                <w:lang w:bidi="th-TH"/>
              </w:rPr>
            </w:pPr>
            <w:r w:rsidRPr="00E22E2C">
              <w:rPr>
                <w:rFonts w:ascii="CordiaUPC" w:eastAsia="Times New Roman" w:hAnsi="CordiaUPC" w:cs="CordiaUPC" w:hint="cs"/>
                <w:i/>
                <w:iCs/>
                <w:sz w:val="26"/>
                <w:szCs w:val="26"/>
              </w:rPr>
              <w:t>(in million Baht)</w:t>
            </w:r>
          </w:p>
        </w:tc>
      </w:tr>
      <w:tr w:rsidR="00FC19A5" w:rsidRPr="00E22E2C" w14:paraId="68619C56" w14:textId="77777777" w:rsidTr="000F2540">
        <w:trPr>
          <w:cantSplit/>
        </w:trPr>
        <w:tc>
          <w:tcPr>
            <w:tcW w:w="3870" w:type="dxa"/>
            <w:vAlign w:val="bottom"/>
          </w:tcPr>
          <w:p w14:paraId="338BD7B5" w14:textId="22BA6F95" w:rsidR="00FC19A5" w:rsidRPr="00E22E2C" w:rsidRDefault="00FC19A5" w:rsidP="00FC19A5">
            <w:pPr>
              <w:spacing w:line="240" w:lineRule="exact"/>
              <w:rPr>
                <w:rFonts w:ascii="CordiaUPC" w:eastAsia="Times New Roman" w:hAnsi="CordiaUPC" w:cs="CordiaUPC"/>
                <w:sz w:val="26"/>
                <w:szCs w:val="26"/>
              </w:rPr>
            </w:pPr>
            <w:r w:rsidRPr="00554EC3">
              <w:rPr>
                <w:rFonts w:ascii="CordiaUPC" w:hAnsi="CordiaUPC" w:cs="CordiaUPC" w:hint="cs"/>
                <w:b/>
                <w:bCs/>
                <w:i/>
                <w:iCs/>
                <w:sz w:val="26"/>
                <w:szCs w:val="26"/>
              </w:rPr>
              <w:t>Domestic items</w:t>
            </w:r>
          </w:p>
        </w:tc>
        <w:tc>
          <w:tcPr>
            <w:tcW w:w="450" w:type="dxa"/>
          </w:tcPr>
          <w:p w14:paraId="16DF1C63" w14:textId="77777777" w:rsidR="00FC19A5" w:rsidRPr="00E22E2C" w:rsidRDefault="00FC19A5" w:rsidP="00FC19A5">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080" w:type="dxa"/>
          </w:tcPr>
          <w:p w14:paraId="0850CF72" w14:textId="77777777" w:rsidR="00FC19A5" w:rsidRPr="00E22E2C" w:rsidRDefault="00FC19A5" w:rsidP="00FC19A5">
            <w:pPr>
              <w:tabs>
                <w:tab w:val="decimal" w:pos="861"/>
              </w:tabs>
              <w:spacing w:line="240" w:lineRule="exact"/>
              <w:ind w:right="11"/>
              <w:jc w:val="center"/>
              <w:rPr>
                <w:rFonts w:ascii="CordiaUPC" w:eastAsia="Times New Roman" w:hAnsi="CordiaUPC" w:cs="CordiaUPC"/>
                <w:i/>
                <w:iCs/>
                <w:sz w:val="26"/>
                <w:szCs w:val="26"/>
              </w:rPr>
            </w:pPr>
          </w:p>
        </w:tc>
        <w:tc>
          <w:tcPr>
            <w:tcW w:w="183" w:type="dxa"/>
          </w:tcPr>
          <w:p w14:paraId="1F32F4D9"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257" w:type="dxa"/>
          </w:tcPr>
          <w:p w14:paraId="00E7F7A9"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3" w:type="dxa"/>
          </w:tcPr>
          <w:p w14:paraId="5E14C52A"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077" w:type="dxa"/>
          </w:tcPr>
          <w:p w14:paraId="5DDCD3FE"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0" w:type="dxa"/>
          </w:tcPr>
          <w:p w14:paraId="7BBDA69D"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283" w:type="dxa"/>
          </w:tcPr>
          <w:p w14:paraId="35ADD217"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r>
      <w:tr w:rsidR="00FC19A5" w:rsidRPr="00E22E2C" w14:paraId="24EAB1C8" w14:textId="77777777" w:rsidTr="000F2540">
        <w:trPr>
          <w:cantSplit/>
        </w:trPr>
        <w:tc>
          <w:tcPr>
            <w:tcW w:w="3870" w:type="dxa"/>
            <w:vAlign w:val="bottom"/>
          </w:tcPr>
          <w:p w14:paraId="03B7833C" w14:textId="6557677E" w:rsidR="00FC19A5" w:rsidRPr="00E22E2C" w:rsidRDefault="00FC19A5" w:rsidP="00FC19A5">
            <w:pPr>
              <w:spacing w:line="240" w:lineRule="exact"/>
              <w:rPr>
                <w:rFonts w:ascii="CordiaUPC" w:eastAsia="Times New Roman" w:hAnsi="CordiaUPC" w:cs="CordiaUPC"/>
                <w:sz w:val="26"/>
                <w:szCs w:val="26"/>
              </w:rPr>
            </w:pPr>
            <w:r w:rsidRPr="00554EC3">
              <w:rPr>
                <w:rFonts w:ascii="CordiaUPC" w:hAnsi="CordiaUPC" w:cs="CordiaUPC" w:hint="cs"/>
                <w:sz w:val="26"/>
                <w:szCs w:val="26"/>
              </w:rPr>
              <w:t>Bank of Thailand and Financial</w:t>
            </w:r>
          </w:p>
        </w:tc>
        <w:tc>
          <w:tcPr>
            <w:tcW w:w="450" w:type="dxa"/>
          </w:tcPr>
          <w:p w14:paraId="32324F2B" w14:textId="77777777" w:rsidR="00FC19A5" w:rsidRPr="00E22E2C" w:rsidRDefault="00FC19A5" w:rsidP="00FC19A5">
            <w:pPr>
              <w:tabs>
                <w:tab w:val="decimal" w:pos="731"/>
              </w:tabs>
              <w:spacing w:line="240" w:lineRule="exact"/>
              <w:ind w:right="11"/>
              <w:rPr>
                <w:rFonts w:ascii="CordiaUPC" w:eastAsia="Times New Roman" w:hAnsi="CordiaUPC" w:cs="CordiaUPC"/>
                <w:sz w:val="26"/>
                <w:szCs w:val="26"/>
              </w:rPr>
            </w:pPr>
          </w:p>
        </w:tc>
        <w:tc>
          <w:tcPr>
            <w:tcW w:w="1080" w:type="dxa"/>
          </w:tcPr>
          <w:p w14:paraId="4F13EB34"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3" w:type="dxa"/>
          </w:tcPr>
          <w:p w14:paraId="4A3307C7"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257" w:type="dxa"/>
          </w:tcPr>
          <w:p w14:paraId="22BE27A0" w14:textId="29E17ECF"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3" w:type="dxa"/>
          </w:tcPr>
          <w:p w14:paraId="7402DFCA" w14:textId="77777777" w:rsidR="00FC19A5" w:rsidRPr="00E22E2C" w:rsidRDefault="00FC19A5" w:rsidP="00FC19A5">
            <w:pPr>
              <w:tabs>
                <w:tab w:val="decimal" w:pos="861"/>
              </w:tabs>
              <w:spacing w:line="240" w:lineRule="exact"/>
              <w:rPr>
                <w:rFonts w:ascii="CordiaUPC" w:eastAsia="Times New Roman" w:hAnsi="CordiaUPC" w:cs="CordiaUPC"/>
                <w:sz w:val="26"/>
                <w:szCs w:val="26"/>
              </w:rPr>
            </w:pPr>
          </w:p>
        </w:tc>
        <w:tc>
          <w:tcPr>
            <w:tcW w:w="1077" w:type="dxa"/>
          </w:tcPr>
          <w:p w14:paraId="2D505134" w14:textId="77777777"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c>
          <w:tcPr>
            <w:tcW w:w="180" w:type="dxa"/>
          </w:tcPr>
          <w:p w14:paraId="7D480570" w14:textId="77777777" w:rsidR="00FC19A5" w:rsidRPr="00E22E2C" w:rsidRDefault="00FC19A5" w:rsidP="00FC19A5">
            <w:pPr>
              <w:tabs>
                <w:tab w:val="decimal" w:pos="861"/>
              </w:tabs>
              <w:spacing w:line="240" w:lineRule="exact"/>
              <w:jc w:val="right"/>
              <w:rPr>
                <w:rFonts w:ascii="CordiaUPC" w:eastAsia="Times New Roman" w:hAnsi="CordiaUPC" w:cs="CordiaUPC"/>
                <w:sz w:val="26"/>
                <w:szCs w:val="26"/>
              </w:rPr>
            </w:pPr>
          </w:p>
        </w:tc>
        <w:tc>
          <w:tcPr>
            <w:tcW w:w="1283" w:type="dxa"/>
          </w:tcPr>
          <w:p w14:paraId="4F0599D0" w14:textId="40AC37B2" w:rsidR="00FC19A5" w:rsidRPr="00E22E2C" w:rsidRDefault="00FC19A5" w:rsidP="00FC19A5">
            <w:pPr>
              <w:tabs>
                <w:tab w:val="decimal" w:pos="861"/>
              </w:tabs>
              <w:spacing w:line="240" w:lineRule="exact"/>
              <w:ind w:right="11"/>
              <w:rPr>
                <w:rFonts w:ascii="CordiaUPC" w:eastAsia="Times New Roman" w:hAnsi="CordiaUPC" w:cs="CordiaUPC"/>
                <w:sz w:val="26"/>
                <w:szCs w:val="26"/>
              </w:rPr>
            </w:pPr>
          </w:p>
        </w:tc>
      </w:tr>
      <w:tr w:rsidR="00702652" w:rsidRPr="00E22E2C" w14:paraId="6C87DEAE" w14:textId="77777777" w:rsidTr="00DD5DDA">
        <w:trPr>
          <w:cantSplit/>
        </w:trPr>
        <w:tc>
          <w:tcPr>
            <w:tcW w:w="3870" w:type="dxa"/>
            <w:vAlign w:val="bottom"/>
          </w:tcPr>
          <w:p w14:paraId="4123D1A1" w14:textId="2B6B06FA" w:rsidR="00702652" w:rsidRPr="00554EC3" w:rsidRDefault="00702652" w:rsidP="00702652">
            <w:pPr>
              <w:spacing w:line="240" w:lineRule="exact"/>
              <w:rPr>
                <w:rFonts w:ascii="CordiaUPC" w:hAnsi="CordiaUPC" w:cs="CordiaUPC"/>
                <w:sz w:val="26"/>
                <w:szCs w:val="26"/>
              </w:rPr>
            </w:pPr>
            <w:r w:rsidRPr="00554EC3">
              <w:rPr>
                <w:rFonts w:ascii="CordiaUPC" w:hAnsi="CordiaUPC" w:cs="CordiaUPC" w:hint="cs"/>
                <w:sz w:val="26"/>
                <w:szCs w:val="26"/>
              </w:rPr>
              <w:t xml:space="preserve">   Institutions Development Fund</w:t>
            </w:r>
          </w:p>
        </w:tc>
        <w:tc>
          <w:tcPr>
            <w:tcW w:w="450" w:type="dxa"/>
          </w:tcPr>
          <w:p w14:paraId="162DF7D0"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Pr>
          <w:p w14:paraId="7C88B6BB" w14:textId="79E63977" w:rsidR="00702652" w:rsidRPr="00F206CE"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12,777</w:t>
            </w:r>
          </w:p>
        </w:tc>
        <w:tc>
          <w:tcPr>
            <w:tcW w:w="183" w:type="dxa"/>
          </w:tcPr>
          <w:p w14:paraId="23D731C6"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Pr>
          <w:p w14:paraId="119D4CED" w14:textId="3BCCACD5" w:rsidR="00702652"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7,124</w:t>
            </w:r>
          </w:p>
        </w:tc>
        <w:tc>
          <w:tcPr>
            <w:tcW w:w="183" w:type="dxa"/>
          </w:tcPr>
          <w:p w14:paraId="5A9CEB53"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077" w:type="dxa"/>
          </w:tcPr>
          <w:p w14:paraId="50FCB714" w14:textId="7638553F" w:rsidR="00702652" w:rsidRPr="00702652" w:rsidRDefault="00702652" w:rsidP="00702652">
            <w:pPr>
              <w:tabs>
                <w:tab w:val="decimal" w:pos="861"/>
              </w:tabs>
              <w:spacing w:line="240" w:lineRule="exact"/>
              <w:ind w:right="11"/>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9,885</w:t>
            </w:r>
          </w:p>
        </w:tc>
        <w:tc>
          <w:tcPr>
            <w:tcW w:w="180" w:type="dxa"/>
          </w:tcPr>
          <w:p w14:paraId="0A0851A3" w14:textId="77777777" w:rsidR="00702652" w:rsidRPr="00E22E2C" w:rsidRDefault="00702652" w:rsidP="00702652">
            <w:pPr>
              <w:tabs>
                <w:tab w:val="decimal" w:pos="861"/>
              </w:tabs>
              <w:spacing w:line="240" w:lineRule="exact"/>
              <w:jc w:val="right"/>
              <w:rPr>
                <w:rFonts w:ascii="CordiaUPC" w:eastAsia="Times New Roman" w:hAnsi="CordiaUPC" w:cs="CordiaUPC"/>
                <w:b/>
                <w:bCs/>
                <w:sz w:val="26"/>
                <w:szCs w:val="26"/>
              </w:rPr>
            </w:pPr>
          </w:p>
        </w:tc>
        <w:tc>
          <w:tcPr>
            <w:tcW w:w="1283" w:type="dxa"/>
            <w:vAlign w:val="bottom"/>
          </w:tcPr>
          <w:p w14:paraId="7C3085BF" w14:textId="57C51155" w:rsidR="00702652"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5,101</w:t>
            </w:r>
          </w:p>
        </w:tc>
      </w:tr>
      <w:tr w:rsidR="00702652" w:rsidRPr="00E22E2C" w14:paraId="4CCBE538" w14:textId="77777777" w:rsidTr="000F2540">
        <w:trPr>
          <w:cantSplit/>
        </w:trPr>
        <w:tc>
          <w:tcPr>
            <w:tcW w:w="3870" w:type="dxa"/>
            <w:vAlign w:val="bottom"/>
          </w:tcPr>
          <w:p w14:paraId="23F11441" w14:textId="1D4344C5" w:rsidR="00702652" w:rsidRPr="00E22E2C" w:rsidRDefault="00702652" w:rsidP="00702652">
            <w:pPr>
              <w:spacing w:line="240" w:lineRule="exact"/>
              <w:rPr>
                <w:rFonts w:ascii="CordiaUPC" w:eastAsia="Times New Roman" w:hAnsi="CordiaUPC" w:cs="CordiaUPC"/>
                <w:sz w:val="26"/>
                <w:szCs w:val="26"/>
              </w:rPr>
            </w:pPr>
            <w:r w:rsidRPr="00554EC3">
              <w:rPr>
                <w:rFonts w:ascii="CordiaUPC" w:hAnsi="CordiaUPC" w:cs="CordiaUPC" w:hint="cs"/>
                <w:sz w:val="26"/>
                <w:szCs w:val="26"/>
              </w:rPr>
              <w:t>Commercial banks</w:t>
            </w:r>
          </w:p>
        </w:tc>
        <w:tc>
          <w:tcPr>
            <w:tcW w:w="450" w:type="dxa"/>
          </w:tcPr>
          <w:p w14:paraId="72A2B7A2"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Pr>
          <w:p w14:paraId="676BC0A1" w14:textId="3DCCE1DA" w:rsidR="00702652" w:rsidRPr="00F206CE" w:rsidRDefault="00702652" w:rsidP="00702652">
            <w:pPr>
              <w:tabs>
                <w:tab w:val="decimal" w:pos="861"/>
              </w:tabs>
              <w:spacing w:line="240" w:lineRule="exact"/>
              <w:ind w:right="11"/>
              <w:rPr>
                <w:rFonts w:ascii="CordiaUPC" w:eastAsia="Times New Roman" w:hAnsi="CordiaUPC" w:cs="CordiaUPC"/>
                <w:sz w:val="26"/>
                <w:szCs w:val="26"/>
              </w:rPr>
            </w:pPr>
            <w:r w:rsidRPr="00F206CE">
              <w:rPr>
                <w:rFonts w:ascii="CordiaUPC" w:eastAsia="Times New Roman" w:hAnsi="CordiaUPC" w:cs="CordiaUPC"/>
                <w:sz w:val="26"/>
                <w:szCs w:val="26"/>
              </w:rPr>
              <w:t>29,480</w:t>
            </w:r>
          </w:p>
        </w:tc>
        <w:tc>
          <w:tcPr>
            <w:tcW w:w="183" w:type="dxa"/>
          </w:tcPr>
          <w:p w14:paraId="2BC9C737"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vAlign w:val="bottom"/>
          </w:tcPr>
          <w:p w14:paraId="76EC63F1" w14:textId="0A35AD42"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26,147</w:t>
            </w:r>
          </w:p>
        </w:tc>
        <w:tc>
          <w:tcPr>
            <w:tcW w:w="183" w:type="dxa"/>
          </w:tcPr>
          <w:p w14:paraId="65C30205"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077" w:type="dxa"/>
          </w:tcPr>
          <w:p w14:paraId="05316232" w14:textId="2E534F22" w:rsidR="00702652" w:rsidRPr="006977B9" w:rsidRDefault="00702652" w:rsidP="00702652">
            <w:pPr>
              <w:tabs>
                <w:tab w:val="decimal" w:pos="861"/>
              </w:tabs>
              <w:spacing w:line="240" w:lineRule="exact"/>
              <w:ind w:right="11"/>
              <w:rPr>
                <w:rFonts w:ascii="CordiaUPC" w:eastAsia="Times New Roman" w:hAnsi="CordiaUPC" w:cs="CordiaUPC"/>
                <w:sz w:val="26"/>
                <w:szCs w:val="26"/>
              </w:rPr>
            </w:pPr>
            <w:r w:rsidRPr="006977B9">
              <w:rPr>
                <w:rFonts w:ascii="CordiaUPC" w:eastAsia="Times New Roman" w:hAnsi="CordiaUPC" w:cs="CordiaUPC"/>
                <w:sz w:val="26"/>
                <w:szCs w:val="26"/>
              </w:rPr>
              <w:t>29,839</w:t>
            </w:r>
          </w:p>
        </w:tc>
        <w:tc>
          <w:tcPr>
            <w:tcW w:w="180" w:type="dxa"/>
          </w:tcPr>
          <w:p w14:paraId="5290CC9D" w14:textId="77777777" w:rsidR="00702652" w:rsidRPr="00E22E2C" w:rsidRDefault="00702652" w:rsidP="00702652">
            <w:pPr>
              <w:tabs>
                <w:tab w:val="decimal" w:pos="861"/>
              </w:tabs>
              <w:spacing w:line="240" w:lineRule="exact"/>
              <w:jc w:val="right"/>
              <w:rPr>
                <w:rFonts w:ascii="CordiaUPC" w:eastAsia="Times New Roman" w:hAnsi="CordiaUPC" w:cs="CordiaUPC"/>
                <w:b/>
                <w:bCs/>
                <w:sz w:val="26"/>
                <w:szCs w:val="26"/>
              </w:rPr>
            </w:pPr>
          </w:p>
        </w:tc>
        <w:tc>
          <w:tcPr>
            <w:tcW w:w="1283" w:type="dxa"/>
            <w:vAlign w:val="bottom"/>
          </w:tcPr>
          <w:p w14:paraId="18068292" w14:textId="7BEAABA8"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26,184</w:t>
            </w:r>
          </w:p>
        </w:tc>
      </w:tr>
      <w:tr w:rsidR="00702652" w:rsidRPr="00E22E2C" w14:paraId="1FAF0DBB" w14:textId="77777777" w:rsidTr="00207013">
        <w:trPr>
          <w:cantSplit/>
        </w:trPr>
        <w:tc>
          <w:tcPr>
            <w:tcW w:w="3870" w:type="dxa"/>
            <w:vAlign w:val="bottom"/>
          </w:tcPr>
          <w:p w14:paraId="45256870" w14:textId="38B1FB81" w:rsidR="00702652" w:rsidRPr="00E22E2C" w:rsidRDefault="00702652" w:rsidP="00702652">
            <w:pPr>
              <w:spacing w:line="240" w:lineRule="exact"/>
              <w:rPr>
                <w:rFonts w:ascii="CordiaUPC" w:eastAsia="Times New Roman" w:hAnsi="CordiaUPC" w:cs="CordiaUPC"/>
                <w:b/>
                <w:bCs/>
                <w:sz w:val="26"/>
                <w:szCs w:val="26"/>
              </w:rPr>
            </w:pPr>
            <w:r w:rsidRPr="00554EC3">
              <w:rPr>
                <w:rFonts w:ascii="CordiaUPC" w:hAnsi="CordiaUPC" w:cs="CordiaUPC" w:hint="cs"/>
                <w:sz w:val="26"/>
                <w:szCs w:val="26"/>
              </w:rPr>
              <w:t>Specialised financial institutions</w:t>
            </w:r>
          </w:p>
        </w:tc>
        <w:tc>
          <w:tcPr>
            <w:tcW w:w="450" w:type="dxa"/>
          </w:tcPr>
          <w:p w14:paraId="47247B63" w14:textId="77777777" w:rsidR="00702652" w:rsidRPr="00E22E2C" w:rsidRDefault="00702652" w:rsidP="00702652">
            <w:pPr>
              <w:spacing w:line="240" w:lineRule="exact"/>
              <w:ind w:right="11"/>
              <w:jc w:val="center"/>
              <w:rPr>
                <w:rFonts w:ascii="CordiaUPC" w:eastAsia="Times New Roman" w:hAnsi="CordiaUPC" w:cs="CordiaUPC"/>
                <w:i/>
                <w:iCs/>
                <w:sz w:val="26"/>
                <w:szCs w:val="26"/>
              </w:rPr>
            </w:pPr>
          </w:p>
        </w:tc>
        <w:tc>
          <w:tcPr>
            <w:tcW w:w="1080" w:type="dxa"/>
            <w:tcBorders>
              <w:left w:val="nil"/>
              <w:right w:val="nil"/>
            </w:tcBorders>
          </w:tcPr>
          <w:p w14:paraId="5D9E519D" w14:textId="58A6F95B" w:rsidR="00702652" w:rsidRPr="00E22E2C"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20,032</w:t>
            </w:r>
          </w:p>
        </w:tc>
        <w:tc>
          <w:tcPr>
            <w:tcW w:w="183" w:type="dxa"/>
          </w:tcPr>
          <w:p w14:paraId="1DADED46"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257" w:type="dxa"/>
            <w:tcBorders>
              <w:left w:val="nil"/>
              <w:right w:val="nil"/>
            </w:tcBorders>
            <w:vAlign w:val="bottom"/>
          </w:tcPr>
          <w:p w14:paraId="347445DC" w14:textId="48446510" w:rsidR="00702652" w:rsidRPr="00E22E2C"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11,725</w:t>
            </w:r>
          </w:p>
        </w:tc>
        <w:tc>
          <w:tcPr>
            <w:tcW w:w="183" w:type="dxa"/>
          </w:tcPr>
          <w:p w14:paraId="6BA8E1EF"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tcPr>
          <w:p w14:paraId="48F085EF" w14:textId="5E67750C" w:rsidR="00702652" w:rsidRPr="00E22E2C"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18,276</w:t>
            </w:r>
          </w:p>
        </w:tc>
        <w:tc>
          <w:tcPr>
            <w:tcW w:w="180" w:type="dxa"/>
          </w:tcPr>
          <w:p w14:paraId="4E4F0242" w14:textId="77777777" w:rsidR="00702652" w:rsidRPr="00E22E2C" w:rsidRDefault="00702652" w:rsidP="00702652">
            <w:pPr>
              <w:tabs>
                <w:tab w:val="decimal" w:pos="861"/>
              </w:tabs>
              <w:spacing w:line="240" w:lineRule="exact"/>
              <w:jc w:val="right"/>
              <w:rPr>
                <w:rFonts w:ascii="CordiaUPC" w:eastAsia="Times New Roman" w:hAnsi="CordiaUPC" w:cs="CordiaUPC"/>
                <w:sz w:val="26"/>
                <w:szCs w:val="26"/>
              </w:rPr>
            </w:pPr>
          </w:p>
        </w:tc>
        <w:tc>
          <w:tcPr>
            <w:tcW w:w="1283" w:type="dxa"/>
            <w:tcBorders>
              <w:left w:val="nil"/>
              <w:right w:val="nil"/>
            </w:tcBorders>
            <w:vAlign w:val="bottom"/>
          </w:tcPr>
          <w:p w14:paraId="48166F0C" w14:textId="74C8396C" w:rsidR="00702652" w:rsidRPr="00E22E2C"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9,750</w:t>
            </w:r>
          </w:p>
        </w:tc>
      </w:tr>
      <w:tr w:rsidR="00702652" w:rsidRPr="00E22E2C" w14:paraId="590A4CA6" w14:textId="77777777" w:rsidTr="00207013">
        <w:trPr>
          <w:cantSplit/>
        </w:trPr>
        <w:tc>
          <w:tcPr>
            <w:tcW w:w="3870" w:type="dxa"/>
          </w:tcPr>
          <w:p w14:paraId="19AE87C4" w14:textId="1F0A57B6" w:rsidR="00702652" w:rsidRPr="00E22E2C" w:rsidRDefault="00702652" w:rsidP="00702652">
            <w:pPr>
              <w:spacing w:line="240" w:lineRule="exact"/>
              <w:rPr>
                <w:rFonts w:ascii="CordiaUPC" w:eastAsia="Times New Roman" w:hAnsi="CordiaUPC" w:cs="CordiaUPC"/>
                <w:sz w:val="26"/>
                <w:szCs w:val="26"/>
              </w:rPr>
            </w:pPr>
            <w:r w:rsidRPr="00554EC3">
              <w:rPr>
                <w:rFonts w:ascii="CordiaUPC" w:hAnsi="CordiaUPC" w:cs="CordiaUPC" w:hint="cs"/>
                <w:sz w:val="26"/>
                <w:szCs w:val="26"/>
              </w:rPr>
              <w:t>Other financial institutions</w:t>
            </w:r>
          </w:p>
        </w:tc>
        <w:tc>
          <w:tcPr>
            <w:tcW w:w="450" w:type="dxa"/>
            <w:vAlign w:val="bottom"/>
          </w:tcPr>
          <w:p w14:paraId="579B32F5" w14:textId="6529474F" w:rsidR="00702652" w:rsidRPr="00E22E2C" w:rsidRDefault="00702652" w:rsidP="00702652">
            <w:pPr>
              <w:spacing w:line="240" w:lineRule="exact"/>
              <w:ind w:right="11"/>
              <w:rPr>
                <w:rFonts w:ascii="CordiaUPC" w:eastAsia="Times New Roman" w:hAnsi="CordiaUPC" w:cs="CordiaUPC"/>
                <w:i/>
                <w:iCs/>
                <w:sz w:val="26"/>
                <w:szCs w:val="26"/>
              </w:rPr>
            </w:pPr>
          </w:p>
        </w:tc>
        <w:tc>
          <w:tcPr>
            <w:tcW w:w="1080" w:type="dxa"/>
            <w:tcBorders>
              <w:bottom w:val="single" w:sz="4" w:space="0" w:color="auto"/>
            </w:tcBorders>
          </w:tcPr>
          <w:p w14:paraId="77FEC927" w14:textId="533819CB" w:rsidR="00702652" w:rsidRPr="00E22E2C"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17,295</w:t>
            </w:r>
          </w:p>
        </w:tc>
        <w:tc>
          <w:tcPr>
            <w:tcW w:w="183" w:type="dxa"/>
          </w:tcPr>
          <w:p w14:paraId="0477C971"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257" w:type="dxa"/>
            <w:tcBorders>
              <w:bottom w:val="single" w:sz="4" w:space="0" w:color="auto"/>
            </w:tcBorders>
            <w:vAlign w:val="bottom"/>
          </w:tcPr>
          <w:p w14:paraId="0277B9AA" w14:textId="02E5F779" w:rsidR="00702652" w:rsidRPr="00E22E2C"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29,245</w:t>
            </w:r>
          </w:p>
        </w:tc>
        <w:tc>
          <w:tcPr>
            <w:tcW w:w="183" w:type="dxa"/>
          </w:tcPr>
          <w:p w14:paraId="461A586B"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bottom w:val="single" w:sz="4" w:space="0" w:color="auto"/>
            </w:tcBorders>
          </w:tcPr>
          <w:p w14:paraId="7BBEDA69" w14:textId="0616D01A" w:rsidR="00702652" w:rsidRPr="00E22E2C"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7,841</w:t>
            </w:r>
          </w:p>
        </w:tc>
        <w:tc>
          <w:tcPr>
            <w:tcW w:w="180" w:type="dxa"/>
          </w:tcPr>
          <w:p w14:paraId="63CDE14F" w14:textId="77777777" w:rsidR="00702652" w:rsidRPr="00E22E2C" w:rsidRDefault="00702652" w:rsidP="00702652">
            <w:pPr>
              <w:tabs>
                <w:tab w:val="decimal" w:pos="861"/>
              </w:tabs>
              <w:spacing w:line="240" w:lineRule="exact"/>
              <w:jc w:val="right"/>
              <w:rPr>
                <w:rFonts w:ascii="CordiaUPC" w:eastAsia="Times New Roman" w:hAnsi="CordiaUPC" w:cs="CordiaUPC"/>
                <w:sz w:val="26"/>
                <w:szCs w:val="26"/>
              </w:rPr>
            </w:pPr>
          </w:p>
        </w:tc>
        <w:tc>
          <w:tcPr>
            <w:tcW w:w="1283" w:type="dxa"/>
            <w:tcBorders>
              <w:bottom w:val="single" w:sz="4" w:space="0" w:color="auto"/>
            </w:tcBorders>
            <w:vAlign w:val="bottom"/>
          </w:tcPr>
          <w:p w14:paraId="6C497494" w14:textId="404FEBEE" w:rsidR="00702652" w:rsidRPr="00E22E2C" w:rsidRDefault="00702652" w:rsidP="00702652">
            <w:pPr>
              <w:tabs>
                <w:tab w:val="decimal" w:pos="86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9,575</w:t>
            </w:r>
          </w:p>
        </w:tc>
      </w:tr>
      <w:tr w:rsidR="00702652" w:rsidRPr="00E22E2C" w14:paraId="57CEFC0A" w14:textId="77777777" w:rsidTr="00207013">
        <w:trPr>
          <w:cantSplit/>
        </w:trPr>
        <w:tc>
          <w:tcPr>
            <w:tcW w:w="3870" w:type="dxa"/>
            <w:vAlign w:val="bottom"/>
          </w:tcPr>
          <w:p w14:paraId="7B2B51F2" w14:textId="6AD39E68" w:rsidR="00702652" w:rsidRPr="00E22E2C" w:rsidRDefault="00702652" w:rsidP="00702652">
            <w:pPr>
              <w:spacing w:line="240" w:lineRule="exact"/>
              <w:ind w:left="360" w:hanging="360"/>
              <w:rPr>
                <w:rFonts w:ascii="CordiaUPC" w:eastAsia="Times New Roman" w:hAnsi="CordiaUPC" w:cs="CordiaUPC"/>
                <w:b/>
                <w:bCs/>
                <w:sz w:val="26"/>
                <w:szCs w:val="26"/>
              </w:rPr>
            </w:pPr>
            <w:r w:rsidRPr="00554EC3">
              <w:rPr>
                <w:rFonts w:ascii="CordiaUPC" w:hAnsi="CordiaUPC" w:cs="CordiaUPC" w:hint="cs"/>
                <w:b/>
                <w:bCs/>
                <w:sz w:val="26"/>
                <w:szCs w:val="26"/>
              </w:rPr>
              <w:t>Total domestic items</w:t>
            </w:r>
          </w:p>
        </w:tc>
        <w:tc>
          <w:tcPr>
            <w:tcW w:w="450" w:type="dxa"/>
            <w:vAlign w:val="bottom"/>
          </w:tcPr>
          <w:p w14:paraId="47F3A25B" w14:textId="77777777" w:rsidR="00702652" w:rsidRPr="00E22E2C" w:rsidRDefault="00702652" w:rsidP="00702652">
            <w:pPr>
              <w:spacing w:line="240" w:lineRule="exact"/>
              <w:ind w:right="11"/>
              <w:jc w:val="center"/>
              <w:rPr>
                <w:rFonts w:ascii="CordiaUPC" w:eastAsia="Times New Roman" w:hAnsi="CordiaUPC" w:cs="CordiaUPC"/>
                <w:i/>
                <w:iCs/>
                <w:sz w:val="26"/>
                <w:szCs w:val="26"/>
              </w:rPr>
            </w:pPr>
          </w:p>
        </w:tc>
        <w:tc>
          <w:tcPr>
            <w:tcW w:w="1080" w:type="dxa"/>
            <w:tcBorders>
              <w:top w:val="single" w:sz="4" w:space="0" w:color="auto"/>
              <w:left w:val="nil"/>
              <w:bottom w:val="single" w:sz="4" w:space="0" w:color="auto"/>
              <w:right w:val="nil"/>
            </w:tcBorders>
          </w:tcPr>
          <w:p w14:paraId="68A85732" w14:textId="0528F0A2"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79,584</w:t>
            </w:r>
          </w:p>
        </w:tc>
        <w:tc>
          <w:tcPr>
            <w:tcW w:w="183" w:type="dxa"/>
          </w:tcPr>
          <w:p w14:paraId="1D2606B6"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bottom w:val="single" w:sz="4" w:space="0" w:color="auto"/>
              <w:right w:val="nil"/>
            </w:tcBorders>
            <w:vAlign w:val="bottom"/>
          </w:tcPr>
          <w:p w14:paraId="56DC3D05" w14:textId="4B539C92"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74,241</w:t>
            </w:r>
          </w:p>
        </w:tc>
        <w:tc>
          <w:tcPr>
            <w:tcW w:w="183" w:type="dxa"/>
          </w:tcPr>
          <w:p w14:paraId="5A1DDEE7"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077" w:type="dxa"/>
            <w:tcBorders>
              <w:top w:val="single" w:sz="4" w:space="0" w:color="auto"/>
              <w:left w:val="nil"/>
              <w:bottom w:val="single" w:sz="4" w:space="0" w:color="auto"/>
              <w:right w:val="nil"/>
            </w:tcBorders>
          </w:tcPr>
          <w:p w14:paraId="46FD27F2" w14:textId="4195BE64"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65,841</w:t>
            </w:r>
          </w:p>
        </w:tc>
        <w:tc>
          <w:tcPr>
            <w:tcW w:w="180" w:type="dxa"/>
          </w:tcPr>
          <w:p w14:paraId="78F25B8F" w14:textId="77777777" w:rsidR="00702652" w:rsidRPr="00E22E2C" w:rsidRDefault="00702652" w:rsidP="00702652">
            <w:pPr>
              <w:tabs>
                <w:tab w:val="decimal" w:pos="861"/>
              </w:tabs>
              <w:spacing w:line="240" w:lineRule="exact"/>
              <w:jc w:val="right"/>
              <w:rPr>
                <w:rFonts w:ascii="CordiaUPC" w:eastAsia="Times New Roman" w:hAnsi="CordiaUPC" w:cs="CordiaUPC"/>
                <w:b/>
                <w:bCs/>
                <w:sz w:val="26"/>
                <w:szCs w:val="26"/>
              </w:rPr>
            </w:pPr>
          </w:p>
        </w:tc>
        <w:tc>
          <w:tcPr>
            <w:tcW w:w="1283" w:type="dxa"/>
            <w:tcBorders>
              <w:top w:val="single" w:sz="4" w:space="0" w:color="auto"/>
              <w:left w:val="nil"/>
              <w:bottom w:val="single" w:sz="4" w:space="0" w:color="auto"/>
              <w:right w:val="nil"/>
            </w:tcBorders>
            <w:vAlign w:val="bottom"/>
          </w:tcPr>
          <w:p w14:paraId="04AF6554" w14:textId="551AE180"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50,610</w:t>
            </w:r>
          </w:p>
        </w:tc>
      </w:tr>
      <w:tr w:rsidR="00702652" w:rsidRPr="00E22E2C" w14:paraId="72F308E1" w14:textId="77777777" w:rsidTr="00207013">
        <w:trPr>
          <w:cantSplit/>
        </w:trPr>
        <w:tc>
          <w:tcPr>
            <w:tcW w:w="3870" w:type="dxa"/>
          </w:tcPr>
          <w:p w14:paraId="3AA7F223" w14:textId="77777777" w:rsidR="00702652" w:rsidRPr="00E22E2C" w:rsidRDefault="00702652" w:rsidP="00702652">
            <w:pPr>
              <w:spacing w:line="240" w:lineRule="exact"/>
              <w:ind w:left="360" w:hanging="360"/>
              <w:rPr>
                <w:rFonts w:ascii="CordiaUPC" w:eastAsia="Times New Roman" w:hAnsi="CordiaUPC" w:cs="CordiaUPC"/>
                <w:b/>
                <w:bCs/>
                <w:sz w:val="26"/>
                <w:szCs w:val="26"/>
              </w:rPr>
            </w:pPr>
          </w:p>
        </w:tc>
        <w:tc>
          <w:tcPr>
            <w:tcW w:w="450" w:type="dxa"/>
          </w:tcPr>
          <w:p w14:paraId="5800EEC6"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right w:val="nil"/>
            </w:tcBorders>
            <w:vAlign w:val="bottom"/>
          </w:tcPr>
          <w:p w14:paraId="36D4F567"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22D7313C"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right w:val="nil"/>
            </w:tcBorders>
          </w:tcPr>
          <w:p w14:paraId="348882D8"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74106D36"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right w:val="nil"/>
            </w:tcBorders>
            <w:vAlign w:val="bottom"/>
          </w:tcPr>
          <w:p w14:paraId="353A9B2B"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245F7F7D"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right w:val="nil"/>
            </w:tcBorders>
          </w:tcPr>
          <w:p w14:paraId="7EAAA118"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r>
      <w:tr w:rsidR="00702652" w:rsidRPr="00E22E2C" w14:paraId="5AA82CC3" w14:textId="77777777" w:rsidTr="000F2540">
        <w:trPr>
          <w:cantSplit/>
        </w:trPr>
        <w:tc>
          <w:tcPr>
            <w:tcW w:w="3870" w:type="dxa"/>
            <w:vAlign w:val="bottom"/>
          </w:tcPr>
          <w:p w14:paraId="70A8A6FB" w14:textId="4B5EAE22"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b/>
                <w:bCs/>
                <w:i/>
                <w:iCs/>
                <w:sz w:val="26"/>
                <w:szCs w:val="26"/>
              </w:rPr>
              <w:t>Foreign items</w:t>
            </w:r>
          </w:p>
        </w:tc>
        <w:tc>
          <w:tcPr>
            <w:tcW w:w="450" w:type="dxa"/>
          </w:tcPr>
          <w:p w14:paraId="111AE625"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left w:val="nil"/>
              <w:right w:val="nil"/>
            </w:tcBorders>
            <w:vAlign w:val="bottom"/>
          </w:tcPr>
          <w:p w14:paraId="4FFBCFC4"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0A5E6022"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left w:val="nil"/>
              <w:right w:val="nil"/>
            </w:tcBorders>
          </w:tcPr>
          <w:p w14:paraId="619AA83B" w14:textId="59A2DC2D"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0534BBE6"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vAlign w:val="bottom"/>
          </w:tcPr>
          <w:p w14:paraId="53191F93"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05DD2D03"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right w:val="nil"/>
            </w:tcBorders>
          </w:tcPr>
          <w:p w14:paraId="11148111" w14:textId="676CF293"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r>
      <w:tr w:rsidR="00702652" w:rsidRPr="00E22E2C" w14:paraId="4F5B6D1B" w14:textId="77777777" w:rsidTr="00207013">
        <w:trPr>
          <w:cantSplit/>
        </w:trPr>
        <w:tc>
          <w:tcPr>
            <w:tcW w:w="3870" w:type="dxa"/>
            <w:vAlign w:val="bottom"/>
          </w:tcPr>
          <w:p w14:paraId="01BB8266" w14:textId="0A4B3947"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sz w:val="26"/>
                <w:szCs w:val="26"/>
              </w:rPr>
              <w:t>US Dollar</w:t>
            </w:r>
          </w:p>
        </w:tc>
        <w:tc>
          <w:tcPr>
            <w:tcW w:w="450" w:type="dxa"/>
          </w:tcPr>
          <w:p w14:paraId="1186241A"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left w:val="nil"/>
              <w:right w:val="nil"/>
            </w:tcBorders>
            <w:vAlign w:val="bottom"/>
          </w:tcPr>
          <w:p w14:paraId="6223B0E5" w14:textId="351D5756" w:rsidR="00702652" w:rsidRPr="00F206CE" w:rsidRDefault="00702652" w:rsidP="00702652">
            <w:pPr>
              <w:tabs>
                <w:tab w:val="decimal" w:pos="861"/>
              </w:tabs>
              <w:spacing w:line="240" w:lineRule="exact"/>
              <w:ind w:right="11"/>
              <w:rPr>
                <w:rFonts w:ascii="CordiaUPC" w:eastAsia="Times New Roman" w:hAnsi="CordiaUPC" w:cs="CordiaUPC"/>
                <w:sz w:val="26"/>
                <w:szCs w:val="26"/>
              </w:rPr>
            </w:pPr>
            <w:r w:rsidRPr="00F206CE">
              <w:rPr>
                <w:rFonts w:ascii="CordiaUPC" w:eastAsia="Times New Roman" w:hAnsi="CordiaUPC" w:cs="CordiaUPC"/>
                <w:sz w:val="26"/>
                <w:szCs w:val="26"/>
              </w:rPr>
              <w:t>597</w:t>
            </w:r>
          </w:p>
        </w:tc>
        <w:tc>
          <w:tcPr>
            <w:tcW w:w="183" w:type="dxa"/>
            <w:vAlign w:val="bottom"/>
          </w:tcPr>
          <w:p w14:paraId="0E461B8F"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left w:val="nil"/>
              <w:right w:val="nil"/>
            </w:tcBorders>
            <w:vAlign w:val="bottom"/>
          </w:tcPr>
          <w:p w14:paraId="329BF2AD" w14:textId="61AA6F0C"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341</w:t>
            </w:r>
          </w:p>
        </w:tc>
        <w:tc>
          <w:tcPr>
            <w:tcW w:w="183" w:type="dxa"/>
            <w:vAlign w:val="bottom"/>
          </w:tcPr>
          <w:p w14:paraId="23B99364"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right w:val="nil"/>
            </w:tcBorders>
            <w:vAlign w:val="bottom"/>
          </w:tcPr>
          <w:p w14:paraId="2158342E" w14:textId="6CC0B047" w:rsidR="00702652" w:rsidRPr="006977B9" w:rsidRDefault="00702652" w:rsidP="00702652">
            <w:pPr>
              <w:tabs>
                <w:tab w:val="decimal" w:pos="861"/>
              </w:tabs>
              <w:spacing w:line="240" w:lineRule="exact"/>
              <w:ind w:right="11"/>
              <w:rPr>
                <w:rFonts w:ascii="CordiaUPC" w:eastAsia="Times New Roman" w:hAnsi="CordiaUPC" w:cs="CordiaUPC"/>
                <w:sz w:val="26"/>
                <w:szCs w:val="26"/>
              </w:rPr>
            </w:pPr>
            <w:r w:rsidRPr="006977B9">
              <w:rPr>
                <w:rFonts w:ascii="CordiaUPC" w:eastAsia="Times New Roman" w:hAnsi="CordiaUPC" w:cs="CordiaUPC"/>
                <w:sz w:val="26"/>
                <w:szCs w:val="26"/>
              </w:rPr>
              <w:t>210</w:t>
            </w:r>
          </w:p>
        </w:tc>
        <w:tc>
          <w:tcPr>
            <w:tcW w:w="180" w:type="dxa"/>
            <w:vAlign w:val="bottom"/>
          </w:tcPr>
          <w:p w14:paraId="4FD67BD0"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right w:val="nil"/>
            </w:tcBorders>
            <w:vAlign w:val="bottom"/>
          </w:tcPr>
          <w:p w14:paraId="7258AFC1" w14:textId="0349D5C1"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177</w:t>
            </w:r>
          </w:p>
        </w:tc>
      </w:tr>
      <w:tr w:rsidR="00702652" w:rsidRPr="00E22E2C" w14:paraId="0F974620" w14:textId="77777777" w:rsidTr="00207013">
        <w:trPr>
          <w:cantSplit/>
        </w:trPr>
        <w:tc>
          <w:tcPr>
            <w:tcW w:w="3870" w:type="dxa"/>
            <w:vAlign w:val="bottom"/>
          </w:tcPr>
          <w:p w14:paraId="7D8342BA" w14:textId="02E113FE"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sz w:val="26"/>
                <w:szCs w:val="26"/>
              </w:rPr>
              <w:t>Other currencies</w:t>
            </w:r>
          </w:p>
        </w:tc>
        <w:tc>
          <w:tcPr>
            <w:tcW w:w="450" w:type="dxa"/>
          </w:tcPr>
          <w:p w14:paraId="2FA3CCBD"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left w:val="nil"/>
              <w:bottom w:val="single" w:sz="4" w:space="0" w:color="auto"/>
              <w:right w:val="nil"/>
            </w:tcBorders>
            <w:vAlign w:val="bottom"/>
          </w:tcPr>
          <w:p w14:paraId="39F2292E" w14:textId="5F335DE5" w:rsidR="00702652" w:rsidRPr="00F206CE" w:rsidRDefault="00702652" w:rsidP="00702652">
            <w:pPr>
              <w:tabs>
                <w:tab w:val="decimal" w:pos="861"/>
              </w:tabs>
              <w:spacing w:line="240" w:lineRule="exact"/>
              <w:ind w:right="11"/>
              <w:rPr>
                <w:rFonts w:ascii="CordiaUPC" w:eastAsia="Times New Roman" w:hAnsi="CordiaUPC" w:cs="CordiaUPC"/>
                <w:sz w:val="26"/>
                <w:szCs w:val="26"/>
              </w:rPr>
            </w:pPr>
            <w:r w:rsidRPr="00F206CE">
              <w:rPr>
                <w:rFonts w:ascii="CordiaUPC" w:eastAsia="Times New Roman" w:hAnsi="CordiaUPC" w:cs="CordiaUPC"/>
                <w:sz w:val="26"/>
                <w:szCs w:val="26"/>
              </w:rPr>
              <w:t>549</w:t>
            </w:r>
          </w:p>
        </w:tc>
        <w:tc>
          <w:tcPr>
            <w:tcW w:w="183" w:type="dxa"/>
            <w:vAlign w:val="bottom"/>
          </w:tcPr>
          <w:p w14:paraId="1A229E3C"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left w:val="nil"/>
              <w:bottom w:val="single" w:sz="4" w:space="0" w:color="auto"/>
              <w:right w:val="nil"/>
            </w:tcBorders>
            <w:vAlign w:val="bottom"/>
          </w:tcPr>
          <w:p w14:paraId="3D1D1314" w14:textId="62730051"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1,327</w:t>
            </w:r>
          </w:p>
        </w:tc>
        <w:tc>
          <w:tcPr>
            <w:tcW w:w="183" w:type="dxa"/>
            <w:vAlign w:val="bottom"/>
          </w:tcPr>
          <w:p w14:paraId="1F71B159"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bottom w:val="single" w:sz="4" w:space="0" w:color="auto"/>
              <w:right w:val="nil"/>
            </w:tcBorders>
            <w:vAlign w:val="bottom"/>
          </w:tcPr>
          <w:p w14:paraId="67AD56F5" w14:textId="519BAB84" w:rsidR="00702652" w:rsidRPr="006977B9" w:rsidRDefault="00702652" w:rsidP="00702652">
            <w:pPr>
              <w:tabs>
                <w:tab w:val="decimal" w:pos="861"/>
              </w:tabs>
              <w:spacing w:line="240" w:lineRule="exact"/>
              <w:ind w:right="11"/>
              <w:rPr>
                <w:rFonts w:ascii="CordiaUPC" w:eastAsia="Times New Roman" w:hAnsi="CordiaUPC" w:cs="CordiaUPC"/>
                <w:sz w:val="26"/>
                <w:szCs w:val="26"/>
              </w:rPr>
            </w:pPr>
            <w:r w:rsidRPr="006977B9">
              <w:rPr>
                <w:rFonts w:ascii="CordiaUPC" w:eastAsia="Times New Roman" w:hAnsi="CordiaUPC" w:cs="CordiaUPC"/>
                <w:sz w:val="26"/>
                <w:szCs w:val="26"/>
              </w:rPr>
              <w:t>448</w:t>
            </w:r>
          </w:p>
        </w:tc>
        <w:tc>
          <w:tcPr>
            <w:tcW w:w="180" w:type="dxa"/>
            <w:vAlign w:val="bottom"/>
          </w:tcPr>
          <w:p w14:paraId="7FEDD49C"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bottom w:val="single" w:sz="4" w:space="0" w:color="auto"/>
              <w:right w:val="nil"/>
            </w:tcBorders>
            <w:vAlign w:val="bottom"/>
          </w:tcPr>
          <w:p w14:paraId="62025C2E" w14:textId="4299EFF5"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sz w:val="26"/>
                <w:szCs w:val="26"/>
              </w:rPr>
              <w:t>362</w:t>
            </w:r>
          </w:p>
        </w:tc>
      </w:tr>
      <w:tr w:rsidR="00702652" w:rsidRPr="00E22E2C" w14:paraId="31250465" w14:textId="77777777" w:rsidTr="00207013">
        <w:trPr>
          <w:cantSplit/>
        </w:trPr>
        <w:tc>
          <w:tcPr>
            <w:tcW w:w="3870" w:type="dxa"/>
            <w:vAlign w:val="bottom"/>
          </w:tcPr>
          <w:p w14:paraId="036280E7" w14:textId="0FC8976C"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b/>
                <w:bCs/>
                <w:sz w:val="26"/>
                <w:szCs w:val="26"/>
              </w:rPr>
              <w:t>Total foreign items</w:t>
            </w:r>
          </w:p>
        </w:tc>
        <w:tc>
          <w:tcPr>
            <w:tcW w:w="450" w:type="dxa"/>
          </w:tcPr>
          <w:p w14:paraId="74F7BD03"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bottom w:val="single" w:sz="4" w:space="0" w:color="auto"/>
              <w:right w:val="nil"/>
            </w:tcBorders>
            <w:vAlign w:val="bottom"/>
          </w:tcPr>
          <w:p w14:paraId="5F1B048A" w14:textId="40BCE35D"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1,146</w:t>
            </w:r>
          </w:p>
        </w:tc>
        <w:tc>
          <w:tcPr>
            <w:tcW w:w="183" w:type="dxa"/>
            <w:vAlign w:val="bottom"/>
          </w:tcPr>
          <w:p w14:paraId="2A8A0411"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bottom w:val="single" w:sz="4" w:space="0" w:color="auto"/>
              <w:right w:val="nil"/>
            </w:tcBorders>
            <w:vAlign w:val="bottom"/>
          </w:tcPr>
          <w:p w14:paraId="0BCAC32A" w14:textId="70DFFEE9"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1,668</w:t>
            </w:r>
          </w:p>
        </w:tc>
        <w:tc>
          <w:tcPr>
            <w:tcW w:w="183" w:type="dxa"/>
            <w:vAlign w:val="bottom"/>
          </w:tcPr>
          <w:p w14:paraId="7CADE491"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bottom w:val="single" w:sz="4" w:space="0" w:color="auto"/>
              <w:right w:val="nil"/>
            </w:tcBorders>
            <w:vAlign w:val="bottom"/>
          </w:tcPr>
          <w:p w14:paraId="3626855D" w14:textId="20018A10"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658</w:t>
            </w:r>
          </w:p>
        </w:tc>
        <w:tc>
          <w:tcPr>
            <w:tcW w:w="180" w:type="dxa"/>
            <w:vAlign w:val="bottom"/>
          </w:tcPr>
          <w:p w14:paraId="7ED70FD5"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bottom w:val="single" w:sz="4" w:space="0" w:color="auto"/>
              <w:right w:val="nil"/>
            </w:tcBorders>
            <w:vAlign w:val="bottom"/>
          </w:tcPr>
          <w:p w14:paraId="1B87506C" w14:textId="26974F3E"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539</w:t>
            </w:r>
          </w:p>
        </w:tc>
      </w:tr>
      <w:tr w:rsidR="00702652" w:rsidRPr="00E22E2C" w14:paraId="29B9C3EA" w14:textId="77777777" w:rsidTr="00207013">
        <w:trPr>
          <w:cantSplit/>
        </w:trPr>
        <w:tc>
          <w:tcPr>
            <w:tcW w:w="3870" w:type="dxa"/>
            <w:vAlign w:val="bottom"/>
          </w:tcPr>
          <w:p w14:paraId="36B81403" w14:textId="77777777" w:rsidR="00702652" w:rsidRPr="00E22E2C" w:rsidRDefault="00702652" w:rsidP="00702652">
            <w:pPr>
              <w:spacing w:line="240" w:lineRule="exact"/>
              <w:ind w:left="360" w:hanging="360"/>
              <w:rPr>
                <w:rFonts w:ascii="CordiaUPC" w:eastAsia="Times New Roman" w:hAnsi="CordiaUPC" w:cs="CordiaUPC"/>
                <w:sz w:val="26"/>
                <w:szCs w:val="26"/>
              </w:rPr>
            </w:pPr>
          </w:p>
        </w:tc>
        <w:tc>
          <w:tcPr>
            <w:tcW w:w="450" w:type="dxa"/>
          </w:tcPr>
          <w:p w14:paraId="4EE49353"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top w:val="single" w:sz="4" w:space="0" w:color="auto"/>
              <w:left w:val="nil"/>
              <w:right w:val="nil"/>
            </w:tcBorders>
            <w:vAlign w:val="bottom"/>
          </w:tcPr>
          <w:p w14:paraId="31F4C7FF"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16A94A3F"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top w:val="single" w:sz="4" w:space="0" w:color="auto"/>
              <w:left w:val="nil"/>
              <w:right w:val="nil"/>
            </w:tcBorders>
            <w:vAlign w:val="bottom"/>
          </w:tcPr>
          <w:p w14:paraId="779206BC"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3" w:type="dxa"/>
            <w:vAlign w:val="bottom"/>
          </w:tcPr>
          <w:p w14:paraId="38194ED0"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top w:val="single" w:sz="4" w:space="0" w:color="auto"/>
              <w:left w:val="nil"/>
              <w:right w:val="nil"/>
            </w:tcBorders>
            <w:vAlign w:val="bottom"/>
          </w:tcPr>
          <w:p w14:paraId="3DF1466C"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c>
          <w:tcPr>
            <w:tcW w:w="180" w:type="dxa"/>
            <w:vAlign w:val="bottom"/>
          </w:tcPr>
          <w:p w14:paraId="6C27744C"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top w:val="single" w:sz="4" w:space="0" w:color="auto"/>
              <w:left w:val="nil"/>
              <w:right w:val="nil"/>
            </w:tcBorders>
            <w:vAlign w:val="bottom"/>
          </w:tcPr>
          <w:p w14:paraId="40A58A5C" w14:textId="77777777"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p>
        </w:tc>
      </w:tr>
      <w:tr w:rsidR="00702652" w:rsidRPr="00E22E2C" w14:paraId="31E4DD1F" w14:textId="77777777" w:rsidTr="00207013">
        <w:trPr>
          <w:cantSplit/>
        </w:trPr>
        <w:tc>
          <w:tcPr>
            <w:tcW w:w="3870" w:type="dxa"/>
            <w:vAlign w:val="bottom"/>
          </w:tcPr>
          <w:p w14:paraId="09690AAB" w14:textId="1D65BACB" w:rsidR="00702652" w:rsidRPr="00E22E2C" w:rsidRDefault="00702652" w:rsidP="00702652">
            <w:pPr>
              <w:spacing w:line="240" w:lineRule="exact"/>
              <w:ind w:left="360" w:hanging="360"/>
              <w:rPr>
                <w:rFonts w:ascii="CordiaUPC" w:eastAsia="Times New Roman" w:hAnsi="CordiaUPC" w:cs="CordiaUPC"/>
                <w:sz w:val="26"/>
                <w:szCs w:val="26"/>
              </w:rPr>
            </w:pPr>
            <w:r w:rsidRPr="00554EC3">
              <w:rPr>
                <w:rFonts w:ascii="CordiaUPC" w:hAnsi="CordiaUPC" w:cs="CordiaUPC" w:hint="cs"/>
                <w:b/>
                <w:bCs/>
                <w:sz w:val="26"/>
                <w:szCs w:val="26"/>
              </w:rPr>
              <w:t>Total domestic and foreign items</w:t>
            </w:r>
          </w:p>
        </w:tc>
        <w:tc>
          <w:tcPr>
            <w:tcW w:w="450" w:type="dxa"/>
          </w:tcPr>
          <w:p w14:paraId="1DCB00EA" w14:textId="77777777" w:rsidR="00702652" w:rsidRPr="00E22E2C" w:rsidRDefault="00702652" w:rsidP="00702652">
            <w:pPr>
              <w:tabs>
                <w:tab w:val="decimal" w:pos="731"/>
              </w:tabs>
              <w:spacing w:line="240" w:lineRule="exact"/>
              <w:ind w:right="11"/>
              <w:rPr>
                <w:rFonts w:ascii="CordiaUPC" w:eastAsia="Times New Roman" w:hAnsi="CordiaUPC" w:cs="CordiaUPC"/>
                <w:b/>
                <w:bCs/>
                <w:sz w:val="26"/>
                <w:szCs w:val="26"/>
              </w:rPr>
            </w:pPr>
          </w:p>
        </w:tc>
        <w:tc>
          <w:tcPr>
            <w:tcW w:w="1080" w:type="dxa"/>
            <w:tcBorders>
              <w:left w:val="nil"/>
              <w:bottom w:val="double" w:sz="4" w:space="0" w:color="auto"/>
              <w:right w:val="nil"/>
            </w:tcBorders>
            <w:vAlign w:val="bottom"/>
          </w:tcPr>
          <w:p w14:paraId="0FEECCBB" w14:textId="3121C97B"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80,730</w:t>
            </w:r>
          </w:p>
        </w:tc>
        <w:tc>
          <w:tcPr>
            <w:tcW w:w="183" w:type="dxa"/>
            <w:vAlign w:val="bottom"/>
          </w:tcPr>
          <w:p w14:paraId="5730CC7E" w14:textId="77777777" w:rsidR="00702652" w:rsidRPr="00E22E2C" w:rsidRDefault="00702652" w:rsidP="00702652">
            <w:pPr>
              <w:tabs>
                <w:tab w:val="decimal" w:pos="861"/>
              </w:tabs>
              <w:spacing w:line="240" w:lineRule="exact"/>
              <w:rPr>
                <w:rFonts w:ascii="CordiaUPC" w:eastAsia="Times New Roman" w:hAnsi="CordiaUPC" w:cs="CordiaUPC"/>
                <w:b/>
                <w:bCs/>
                <w:sz w:val="26"/>
                <w:szCs w:val="26"/>
              </w:rPr>
            </w:pPr>
          </w:p>
        </w:tc>
        <w:tc>
          <w:tcPr>
            <w:tcW w:w="1257" w:type="dxa"/>
            <w:tcBorders>
              <w:left w:val="nil"/>
              <w:bottom w:val="double" w:sz="4" w:space="0" w:color="auto"/>
              <w:right w:val="nil"/>
            </w:tcBorders>
            <w:vAlign w:val="bottom"/>
          </w:tcPr>
          <w:p w14:paraId="0621DE36" w14:textId="07D58DD2"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75,909</w:t>
            </w:r>
          </w:p>
        </w:tc>
        <w:tc>
          <w:tcPr>
            <w:tcW w:w="183" w:type="dxa"/>
            <w:vAlign w:val="bottom"/>
          </w:tcPr>
          <w:p w14:paraId="5C566853" w14:textId="77777777" w:rsidR="00702652" w:rsidRPr="00E22E2C" w:rsidRDefault="00702652" w:rsidP="00702652">
            <w:pPr>
              <w:tabs>
                <w:tab w:val="decimal" w:pos="861"/>
              </w:tabs>
              <w:spacing w:line="240" w:lineRule="exact"/>
              <w:rPr>
                <w:rFonts w:ascii="CordiaUPC" w:eastAsia="Times New Roman" w:hAnsi="CordiaUPC" w:cs="CordiaUPC"/>
                <w:sz w:val="26"/>
                <w:szCs w:val="26"/>
              </w:rPr>
            </w:pPr>
          </w:p>
        </w:tc>
        <w:tc>
          <w:tcPr>
            <w:tcW w:w="1077" w:type="dxa"/>
            <w:tcBorders>
              <w:left w:val="nil"/>
              <w:bottom w:val="double" w:sz="4" w:space="0" w:color="auto"/>
              <w:right w:val="nil"/>
            </w:tcBorders>
            <w:vAlign w:val="bottom"/>
          </w:tcPr>
          <w:p w14:paraId="79ED2685" w14:textId="016EB619"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66,499</w:t>
            </w:r>
          </w:p>
        </w:tc>
        <w:tc>
          <w:tcPr>
            <w:tcW w:w="180" w:type="dxa"/>
            <w:vAlign w:val="bottom"/>
          </w:tcPr>
          <w:p w14:paraId="19EBAB83" w14:textId="77777777" w:rsidR="00702652" w:rsidRPr="00E22E2C" w:rsidRDefault="00702652" w:rsidP="00702652">
            <w:pPr>
              <w:tabs>
                <w:tab w:val="decimal" w:pos="861"/>
              </w:tabs>
              <w:spacing w:line="240" w:lineRule="exact"/>
              <w:ind w:right="11"/>
              <w:jc w:val="right"/>
              <w:rPr>
                <w:rFonts w:ascii="CordiaUPC" w:eastAsia="Times New Roman" w:hAnsi="CordiaUPC" w:cs="CordiaUPC"/>
                <w:b/>
                <w:bCs/>
                <w:sz w:val="26"/>
                <w:szCs w:val="26"/>
              </w:rPr>
            </w:pPr>
          </w:p>
        </w:tc>
        <w:tc>
          <w:tcPr>
            <w:tcW w:w="1283" w:type="dxa"/>
            <w:tcBorders>
              <w:left w:val="nil"/>
              <w:bottom w:val="double" w:sz="4" w:space="0" w:color="auto"/>
              <w:right w:val="nil"/>
            </w:tcBorders>
            <w:vAlign w:val="bottom"/>
          </w:tcPr>
          <w:p w14:paraId="011F8959" w14:textId="267D1D95" w:rsidR="00702652" w:rsidRPr="00E22E2C" w:rsidRDefault="00702652" w:rsidP="00702652">
            <w:pPr>
              <w:tabs>
                <w:tab w:val="decimal" w:pos="86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51,149</w:t>
            </w:r>
          </w:p>
        </w:tc>
      </w:tr>
      <w:bookmarkEnd w:id="30"/>
    </w:tbl>
    <w:p w14:paraId="285AB7BF" w14:textId="77777777" w:rsidR="00A23354" w:rsidRPr="00554EC3" w:rsidRDefault="00A23354" w:rsidP="00554EC3">
      <w:pPr>
        <w:tabs>
          <w:tab w:val="left" w:pos="540"/>
          <w:tab w:val="left" w:pos="1080"/>
        </w:tabs>
        <w:spacing w:line="240" w:lineRule="exact"/>
        <w:ind w:right="389"/>
        <w:jc w:val="thaiDistribute"/>
        <w:rPr>
          <w:rFonts w:ascii="CordiaUPC" w:hAnsi="CordiaUPC" w:cs="CordiaUPC"/>
          <w:b/>
          <w:bCs/>
          <w:sz w:val="26"/>
          <w:szCs w:val="26"/>
          <w:lang w:val="en-US" w:bidi="th-TH"/>
        </w:rPr>
      </w:pPr>
    </w:p>
    <w:p w14:paraId="56475D3A" w14:textId="513D5342" w:rsidR="00FF2200" w:rsidRPr="00554EC3" w:rsidRDefault="000959D7" w:rsidP="00554EC3">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i w:val="0"/>
          <w:iCs/>
          <w:sz w:val="28"/>
          <w:szCs w:val="28"/>
        </w:rPr>
        <w:t>2</w:t>
      </w:r>
      <w:r w:rsidR="00A14A74">
        <w:rPr>
          <w:rFonts w:ascii="CordiaUPC" w:hAnsi="CordiaUPC" w:cs="CordiaUPC"/>
          <w:i w:val="0"/>
          <w:iCs/>
          <w:sz w:val="28"/>
          <w:szCs w:val="28"/>
        </w:rPr>
        <w:t>2</w:t>
      </w:r>
      <w:r w:rsidR="00433B08" w:rsidRPr="00554EC3">
        <w:rPr>
          <w:rFonts w:ascii="CordiaUPC" w:hAnsi="CordiaUPC" w:cs="CordiaUPC" w:hint="cs"/>
          <w:i w:val="0"/>
          <w:iCs/>
          <w:sz w:val="28"/>
          <w:szCs w:val="28"/>
        </w:rPr>
        <w:tab/>
      </w:r>
      <w:r w:rsidR="00FF2200" w:rsidRPr="00554EC3">
        <w:rPr>
          <w:rFonts w:ascii="CordiaUPC" w:hAnsi="CordiaUPC" w:cs="CordiaUPC" w:hint="cs"/>
          <w:i w:val="0"/>
          <w:iCs/>
          <w:sz w:val="28"/>
          <w:szCs w:val="28"/>
        </w:rPr>
        <w:t>Financial liabilities designated at fair value through profit or loss</w:t>
      </w:r>
    </w:p>
    <w:p w14:paraId="72968670" w14:textId="77777777" w:rsidR="00A23354" w:rsidRPr="00554EC3" w:rsidRDefault="00A23354" w:rsidP="00554EC3">
      <w:pPr>
        <w:tabs>
          <w:tab w:val="left" w:pos="540"/>
          <w:tab w:val="left" w:pos="1080"/>
        </w:tabs>
        <w:spacing w:line="240" w:lineRule="exact"/>
        <w:ind w:left="540" w:right="85"/>
        <w:jc w:val="both"/>
        <w:rPr>
          <w:rFonts w:ascii="CordiaUPC" w:hAnsi="CordiaUPC" w:cs="CordiaUPC"/>
          <w:sz w:val="26"/>
          <w:szCs w:val="26"/>
          <w:lang w:bidi="th-TH"/>
        </w:rPr>
      </w:pPr>
    </w:p>
    <w:tbl>
      <w:tblPr>
        <w:tblW w:w="9270" w:type="dxa"/>
        <w:tblInd w:w="450" w:type="dxa"/>
        <w:tblLook w:val="04A0" w:firstRow="1" w:lastRow="0" w:firstColumn="1" w:lastColumn="0" w:noHBand="0" w:noVBand="1"/>
      </w:tblPr>
      <w:tblGrid>
        <w:gridCol w:w="5850"/>
        <w:gridCol w:w="1530"/>
        <w:gridCol w:w="243"/>
        <w:gridCol w:w="1647"/>
      </w:tblGrid>
      <w:tr w:rsidR="00A23354" w:rsidRPr="00554EC3" w14:paraId="33E9C3B8" w14:textId="77777777" w:rsidTr="00293A38">
        <w:trPr>
          <w:trHeight w:val="80"/>
        </w:trPr>
        <w:tc>
          <w:tcPr>
            <w:tcW w:w="5850" w:type="dxa"/>
            <w:tcBorders>
              <w:top w:val="nil"/>
              <w:left w:val="nil"/>
              <w:bottom w:val="nil"/>
              <w:right w:val="nil"/>
            </w:tcBorders>
            <w:shd w:val="clear" w:color="auto" w:fill="auto"/>
            <w:noWrap/>
            <w:vAlign w:val="bottom"/>
            <w:hideMark/>
          </w:tcPr>
          <w:p w14:paraId="13B0625D" w14:textId="77777777" w:rsidR="00A23354" w:rsidRPr="00554EC3" w:rsidRDefault="00A23354" w:rsidP="00554EC3">
            <w:pPr>
              <w:spacing w:line="240" w:lineRule="exact"/>
              <w:rPr>
                <w:rFonts w:ascii="CordiaUPC" w:hAnsi="CordiaUPC" w:cs="CordiaUPC"/>
                <w:sz w:val="26"/>
                <w:szCs w:val="26"/>
                <w:lang w:val="en-US" w:bidi="th-TH"/>
              </w:rPr>
            </w:pPr>
            <w:r w:rsidRPr="00554EC3">
              <w:rPr>
                <w:rFonts w:ascii="CordiaUPC" w:hAnsi="CordiaUPC" w:cs="CordiaUPC" w:hint="cs"/>
                <w:b/>
                <w:bCs/>
                <w:sz w:val="26"/>
                <w:szCs w:val="26"/>
                <w:lang w:bidi="th-TH"/>
              </w:rPr>
              <w:tab/>
            </w:r>
          </w:p>
        </w:tc>
        <w:tc>
          <w:tcPr>
            <w:tcW w:w="3420" w:type="dxa"/>
            <w:gridSpan w:val="3"/>
            <w:tcBorders>
              <w:top w:val="nil"/>
              <w:left w:val="nil"/>
              <w:bottom w:val="nil"/>
              <w:right w:val="nil"/>
            </w:tcBorders>
            <w:shd w:val="clear" w:color="auto" w:fill="auto"/>
            <w:noWrap/>
            <w:vAlign w:val="bottom"/>
            <w:hideMark/>
          </w:tcPr>
          <w:p w14:paraId="70BA3E02" w14:textId="77777777" w:rsidR="00A23354" w:rsidRPr="00554EC3" w:rsidRDefault="00A23354" w:rsidP="00554EC3">
            <w:pPr>
              <w:spacing w:line="240" w:lineRule="exact"/>
              <w:jc w:val="center"/>
              <w:rPr>
                <w:rFonts w:ascii="CordiaUPC" w:hAnsi="CordiaUPC" w:cs="CordiaUPC"/>
                <w:b/>
                <w:bCs/>
                <w:color w:val="000000"/>
                <w:sz w:val="26"/>
                <w:szCs w:val="26"/>
                <w:lang w:val="en-US" w:bidi="th-TH"/>
              </w:rPr>
            </w:pPr>
            <w:r w:rsidRPr="00554EC3">
              <w:rPr>
                <w:rFonts w:ascii="CordiaUPC" w:hAnsi="CordiaUPC" w:cs="CordiaUPC" w:hint="cs"/>
                <w:b/>
                <w:bCs/>
                <w:color w:val="000000"/>
                <w:sz w:val="26"/>
                <w:szCs w:val="26"/>
                <w:lang w:val="en-US" w:bidi="th-TH"/>
              </w:rPr>
              <w:t>Consolidated and Bank only</w:t>
            </w:r>
          </w:p>
        </w:tc>
      </w:tr>
      <w:tr w:rsidR="00AA0047" w:rsidRPr="00554EC3" w14:paraId="0667F556" w14:textId="77777777" w:rsidTr="00293A38">
        <w:tc>
          <w:tcPr>
            <w:tcW w:w="5850" w:type="dxa"/>
            <w:tcBorders>
              <w:top w:val="nil"/>
              <w:left w:val="nil"/>
              <w:bottom w:val="nil"/>
              <w:right w:val="nil"/>
            </w:tcBorders>
            <w:shd w:val="clear" w:color="auto" w:fill="auto"/>
            <w:noWrap/>
            <w:vAlign w:val="bottom"/>
          </w:tcPr>
          <w:p w14:paraId="2A064063" w14:textId="77777777" w:rsidR="00AA0047" w:rsidRPr="00554EC3" w:rsidRDefault="00AA0047" w:rsidP="00554EC3">
            <w:pPr>
              <w:spacing w:line="240" w:lineRule="exact"/>
              <w:jc w:val="center"/>
              <w:rPr>
                <w:rFonts w:ascii="CordiaUPC" w:hAnsi="CordiaUPC" w:cs="CordiaUPC"/>
                <w:i/>
                <w:iCs/>
                <w:color w:val="000000"/>
                <w:sz w:val="26"/>
                <w:szCs w:val="26"/>
                <w:lang w:val="en-US" w:bidi="th-TH"/>
              </w:rPr>
            </w:pPr>
          </w:p>
        </w:tc>
        <w:tc>
          <w:tcPr>
            <w:tcW w:w="1530" w:type="dxa"/>
            <w:noWrap/>
          </w:tcPr>
          <w:p w14:paraId="4CE0E7F0" w14:textId="68B487D9" w:rsidR="00AA0047" w:rsidRPr="00554EC3" w:rsidRDefault="00DF6FB9" w:rsidP="00554EC3">
            <w:pPr>
              <w:spacing w:line="240" w:lineRule="exact"/>
              <w:ind w:left="-130" w:right="-115"/>
              <w:jc w:val="center"/>
              <w:rPr>
                <w:rFonts w:ascii="CordiaUPC" w:hAnsi="CordiaUPC" w:cs="CordiaUPC"/>
                <w:sz w:val="26"/>
                <w:szCs w:val="26"/>
                <w:lang w:val="en-US"/>
              </w:rPr>
            </w:pPr>
            <w:r w:rsidRPr="00887104">
              <w:rPr>
                <w:rFonts w:ascii="CordiaUPC" w:hAnsi="CordiaUPC" w:cs="CordiaUPC" w:hint="cs"/>
                <w:color w:val="000000"/>
                <w:sz w:val="26"/>
                <w:szCs w:val="26"/>
                <w:lang w:val="en-US" w:bidi="th-TH"/>
              </w:rPr>
              <w:t>30 June</w:t>
            </w:r>
            <w:r w:rsidRPr="00554EC3">
              <w:rPr>
                <w:rFonts w:ascii="CordiaUPC" w:hAnsi="CordiaUPC" w:cs="CordiaUPC" w:hint="cs"/>
                <w:sz w:val="26"/>
                <w:szCs w:val="26"/>
                <w:lang w:val="en-US"/>
              </w:rPr>
              <w:t xml:space="preserve"> 202</w:t>
            </w:r>
            <w:r>
              <w:rPr>
                <w:rFonts w:ascii="CordiaUPC" w:hAnsi="CordiaUPC" w:cs="CordiaUPC"/>
                <w:sz w:val="26"/>
                <w:szCs w:val="26"/>
                <w:lang w:val="en-US"/>
              </w:rPr>
              <w:t>1</w:t>
            </w:r>
          </w:p>
        </w:tc>
        <w:tc>
          <w:tcPr>
            <w:tcW w:w="243" w:type="dxa"/>
            <w:noWrap/>
          </w:tcPr>
          <w:p w14:paraId="6B2EB116" w14:textId="77777777" w:rsidR="00AA0047" w:rsidRPr="00554EC3" w:rsidRDefault="00AA0047" w:rsidP="00554EC3">
            <w:pPr>
              <w:spacing w:line="240" w:lineRule="exact"/>
              <w:ind w:left="-130" w:right="-115"/>
              <w:jc w:val="center"/>
              <w:rPr>
                <w:rFonts w:ascii="CordiaUPC" w:hAnsi="CordiaUPC" w:cs="CordiaUPC"/>
                <w:sz w:val="26"/>
                <w:szCs w:val="26"/>
                <w:lang w:val="en-US"/>
              </w:rPr>
            </w:pPr>
          </w:p>
        </w:tc>
        <w:tc>
          <w:tcPr>
            <w:tcW w:w="1647" w:type="dxa"/>
          </w:tcPr>
          <w:p w14:paraId="794C7D18" w14:textId="79AA8373" w:rsidR="00AA0047" w:rsidRPr="00554EC3" w:rsidRDefault="00DF6FB9" w:rsidP="00554EC3">
            <w:pPr>
              <w:spacing w:line="240" w:lineRule="exact"/>
              <w:ind w:left="-130" w:right="-115"/>
              <w:jc w:val="center"/>
              <w:rPr>
                <w:rFonts w:ascii="CordiaUPC" w:hAnsi="CordiaUPC" w:cs="CordiaUPC"/>
                <w:spacing w:val="2"/>
                <w:sz w:val="26"/>
                <w:szCs w:val="26"/>
                <w:lang w:val="en-US"/>
              </w:rPr>
            </w:pPr>
            <w:r w:rsidRPr="00554EC3">
              <w:rPr>
                <w:rFonts w:ascii="CordiaUPC" w:hAnsi="CordiaUPC" w:cs="CordiaUPC" w:hint="cs"/>
                <w:sz w:val="26"/>
                <w:szCs w:val="26"/>
                <w:lang w:val="en-US" w:bidi="th-TH"/>
              </w:rPr>
              <w:t xml:space="preserve">31 December </w:t>
            </w:r>
            <w:r w:rsidR="00AA0047" w:rsidRPr="00554EC3">
              <w:rPr>
                <w:rFonts w:ascii="CordiaUPC" w:hAnsi="CordiaUPC" w:cs="CordiaUPC" w:hint="cs"/>
                <w:spacing w:val="2"/>
                <w:sz w:val="26"/>
                <w:szCs w:val="26"/>
                <w:lang w:val="en-US"/>
              </w:rPr>
              <w:t>20</w:t>
            </w:r>
            <w:r>
              <w:rPr>
                <w:rFonts w:ascii="CordiaUPC" w:hAnsi="CordiaUPC" w:cs="CordiaUPC"/>
                <w:spacing w:val="2"/>
                <w:sz w:val="26"/>
                <w:szCs w:val="26"/>
                <w:lang w:val="en-US"/>
              </w:rPr>
              <w:t>20</w:t>
            </w:r>
          </w:p>
        </w:tc>
      </w:tr>
      <w:tr w:rsidR="00A23354" w:rsidRPr="00554EC3" w14:paraId="216B6D0A" w14:textId="77777777" w:rsidTr="00293A38">
        <w:tc>
          <w:tcPr>
            <w:tcW w:w="5850" w:type="dxa"/>
            <w:tcBorders>
              <w:top w:val="nil"/>
              <w:left w:val="nil"/>
              <w:bottom w:val="nil"/>
              <w:right w:val="nil"/>
            </w:tcBorders>
            <w:shd w:val="clear" w:color="auto" w:fill="auto"/>
            <w:noWrap/>
            <w:vAlign w:val="bottom"/>
            <w:hideMark/>
          </w:tcPr>
          <w:p w14:paraId="5D3BA235"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c>
          <w:tcPr>
            <w:tcW w:w="3420" w:type="dxa"/>
            <w:gridSpan w:val="3"/>
            <w:tcBorders>
              <w:top w:val="nil"/>
              <w:left w:val="nil"/>
              <w:right w:val="nil"/>
            </w:tcBorders>
            <w:shd w:val="clear" w:color="auto" w:fill="auto"/>
            <w:noWrap/>
            <w:vAlign w:val="center"/>
            <w:hideMark/>
          </w:tcPr>
          <w:p w14:paraId="53CAAD69"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r w:rsidRPr="00554EC3">
              <w:rPr>
                <w:rFonts w:ascii="CordiaUPC" w:hAnsi="CordiaUPC" w:cs="CordiaUPC" w:hint="cs"/>
                <w:i/>
                <w:iCs/>
                <w:color w:val="000000"/>
                <w:sz w:val="26"/>
                <w:szCs w:val="26"/>
                <w:lang w:val="en-US" w:bidi="th-TH"/>
              </w:rPr>
              <w:t>(in million Baht)</w:t>
            </w:r>
          </w:p>
        </w:tc>
      </w:tr>
      <w:tr w:rsidR="00A23354" w:rsidRPr="00554EC3" w14:paraId="5FEF2140" w14:textId="77777777" w:rsidTr="00293A38">
        <w:tc>
          <w:tcPr>
            <w:tcW w:w="5850" w:type="dxa"/>
            <w:tcBorders>
              <w:top w:val="nil"/>
              <w:left w:val="nil"/>
              <w:bottom w:val="nil"/>
              <w:right w:val="nil"/>
            </w:tcBorders>
            <w:shd w:val="clear" w:color="auto" w:fill="auto"/>
            <w:noWrap/>
            <w:vAlign w:val="bottom"/>
            <w:hideMark/>
          </w:tcPr>
          <w:p w14:paraId="3142CE95"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c>
          <w:tcPr>
            <w:tcW w:w="3420" w:type="dxa"/>
            <w:gridSpan w:val="3"/>
            <w:tcBorders>
              <w:top w:val="nil"/>
              <w:left w:val="nil"/>
              <w:right w:val="nil"/>
            </w:tcBorders>
            <w:shd w:val="clear" w:color="auto" w:fill="auto"/>
            <w:noWrap/>
            <w:vAlign w:val="center"/>
            <w:hideMark/>
          </w:tcPr>
          <w:p w14:paraId="6AFBFB93" w14:textId="77777777" w:rsidR="00A23354" w:rsidRPr="00554EC3" w:rsidRDefault="00A23354" w:rsidP="00554EC3">
            <w:pPr>
              <w:spacing w:line="240" w:lineRule="exact"/>
              <w:jc w:val="center"/>
              <w:rPr>
                <w:rFonts w:ascii="CordiaUPC" w:hAnsi="CordiaUPC" w:cs="CordiaUPC"/>
                <w:i/>
                <w:iCs/>
                <w:color w:val="000000"/>
                <w:sz w:val="26"/>
                <w:szCs w:val="26"/>
                <w:lang w:val="en-US" w:bidi="th-TH"/>
              </w:rPr>
            </w:pPr>
          </w:p>
        </w:tc>
      </w:tr>
      <w:tr w:rsidR="00DF6FB9" w:rsidRPr="00554EC3" w14:paraId="223B5CB0" w14:textId="77777777" w:rsidTr="00293A38">
        <w:tc>
          <w:tcPr>
            <w:tcW w:w="5850" w:type="dxa"/>
            <w:tcBorders>
              <w:top w:val="nil"/>
              <w:left w:val="nil"/>
              <w:bottom w:val="nil"/>
              <w:right w:val="nil"/>
            </w:tcBorders>
            <w:shd w:val="clear" w:color="auto" w:fill="auto"/>
            <w:noWrap/>
            <w:vAlign w:val="bottom"/>
            <w:hideMark/>
          </w:tcPr>
          <w:p w14:paraId="73DB6EFC" w14:textId="77777777" w:rsidR="00DF6FB9" w:rsidRPr="00554EC3" w:rsidRDefault="00DF6FB9" w:rsidP="00DF6FB9">
            <w:pPr>
              <w:spacing w:line="240" w:lineRule="exact"/>
              <w:rPr>
                <w:rFonts w:ascii="CordiaUPC" w:hAnsi="CordiaUPC" w:cs="CordiaUPC"/>
                <w:color w:val="000000"/>
                <w:sz w:val="26"/>
                <w:szCs w:val="26"/>
                <w:lang w:val="en-US" w:bidi="th-TH"/>
              </w:rPr>
            </w:pPr>
            <w:r w:rsidRPr="00554EC3">
              <w:rPr>
                <w:rFonts w:ascii="CordiaUPC" w:hAnsi="CordiaUPC" w:cs="CordiaUPC" w:hint="cs"/>
                <w:color w:val="000000"/>
                <w:sz w:val="26"/>
                <w:szCs w:val="26"/>
                <w:lang w:val="en-US" w:bidi="th-TH"/>
              </w:rPr>
              <w:t>Debt issued</w:t>
            </w:r>
          </w:p>
        </w:tc>
        <w:tc>
          <w:tcPr>
            <w:tcW w:w="1530" w:type="dxa"/>
            <w:tcBorders>
              <w:top w:val="nil"/>
              <w:left w:val="nil"/>
              <w:bottom w:val="single" w:sz="4" w:space="0" w:color="auto"/>
              <w:right w:val="nil"/>
            </w:tcBorders>
            <w:shd w:val="clear" w:color="auto" w:fill="auto"/>
            <w:noWrap/>
            <w:vAlign w:val="bottom"/>
          </w:tcPr>
          <w:p w14:paraId="443DB87A" w14:textId="5AD08DD8" w:rsidR="00DF6FB9" w:rsidRPr="00554EC3" w:rsidRDefault="007D4E5B" w:rsidP="00DF6FB9">
            <w:pPr>
              <w:tabs>
                <w:tab w:val="decimal" w:pos="1063"/>
              </w:tabs>
              <w:spacing w:line="240" w:lineRule="exact"/>
              <w:ind w:right="70"/>
              <w:rPr>
                <w:rFonts w:ascii="CordiaUPC" w:hAnsi="CordiaUPC" w:cs="CordiaUPC"/>
                <w:color w:val="000000"/>
                <w:sz w:val="26"/>
                <w:szCs w:val="26"/>
                <w:lang w:val="en-US" w:bidi="th-TH"/>
              </w:rPr>
            </w:pPr>
            <w:r>
              <w:rPr>
                <w:rFonts w:ascii="CordiaUPC" w:hAnsi="CordiaUPC" w:cs="CordiaUPC"/>
                <w:color w:val="000000"/>
                <w:sz w:val="26"/>
                <w:szCs w:val="26"/>
                <w:lang w:val="en-US" w:bidi="th-TH"/>
              </w:rPr>
              <w:t>436</w:t>
            </w:r>
          </w:p>
        </w:tc>
        <w:tc>
          <w:tcPr>
            <w:tcW w:w="243" w:type="dxa"/>
            <w:tcBorders>
              <w:left w:val="nil"/>
              <w:right w:val="nil"/>
            </w:tcBorders>
            <w:shd w:val="clear" w:color="auto" w:fill="auto"/>
            <w:noWrap/>
            <w:vAlign w:val="bottom"/>
          </w:tcPr>
          <w:p w14:paraId="0EDAEEC6" w14:textId="77777777" w:rsidR="00DF6FB9" w:rsidRPr="00554EC3" w:rsidRDefault="00DF6FB9" w:rsidP="00DF6FB9">
            <w:pPr>
              <w:tabs>
                <w:tab w:val="decimal" w:pos="1063"/>
              </w:tabs>
              <w:spacing w:line="240" w:lineRule="exact"/>
              <w:ind w:right="70"/>
              <w:rPr>
                <w:rFonts w:ascii="CordiaUPC" w:hAnsi="CordiaUPC" w:cs="CordiaUPC"/>
                <w:color w:val="000000"/>
                <w:sz w:val="26"/>
                <w:szCs w:val="26"/>
                <w:lang w:val="en-US" w:bidi="th-TH"/>
              </w:rPr>
            </w:pPr>
          </w:p>
        </w:tc>
        <w:tc>
          <w:tcPr>
            <w:tcW w:w="1647" w:type="dxa"/>
            <w:tcBorders>
              <w:top w:val="nil"/>
              <w:left w:val="nil"/>
              <w:bottom w:val="single" w:sz="4" w:space="0" w:color="auto"/>
              <w:right w:val="nil"/>
            </w:tcBorders>
            <w:shd w:val="clear" w:color="auto" w:fill="auto"/>
            <w:vAlign w:val="bottom"/>
          </w:tcPr>
          <w:p w14:paraId="0006DC3A" w14:textId="0151D134" w:rsidR="00DF6FB9" w:rsidRPr="00554EC3" w:rsidRDefault="00DF6FB9" w:rsidP="00DF6FB9">
            <w:pPr>
              <w:tabs>
                <w:tab w:val="decimal" w:pos="1063"/>
              </w:tabs>
              <w:spacing w:line="240" w:lineRule="exact"/>
              <w:ind w:right="70"/>
              <w:rPr>
                <w:rFonts w:ascii="CordiaUPC" w:hAnsi="CordiaUPC" w:cs="CordiaUPC"/>
                <w:color w:val="000000"/>
                <w:sz w:val="26"/>
                <w:szCs w:val="26"/>
                <w:lang w:val="en-US" w:bidi="th-TH"/>
              </w:rPr>
            </w:pPr>
            <w:r>
              <w:rPr>
                <w:rFonts w:ascii="CordiaUPC" w:hAnsi="CordiaUPC" w:cs="CordiaUPC"/>
                <w:color w:val="000000"/>
                <w:sz w:val="26"/>
                <w:szCs w:val="26"/>
                <w:lang w:val="en-US" w:bidi="th-TH"/>
              </w:rPr>
              <w:t>432</w:t>
            </w:r>
          </w:p>
        </w:tc>
      </w:tr>
      <w:tr w:rsidR="00DF6FB9" w:rsidRPr="00554EC3" w14:paraId="118BB25D" w14:textId="77777777" w:rsidTr="00293A38">
        <w:tc>
          <w:tcPr>
            <w:tcW w:w="5850" w:type="dxa"/>
            <w:tcBorders>
              <w:top w:val="nil"/>
              <w:left w:val="nil"/>
              <w:bottom w:val="nil"/>
              <w:right w:val="nil"/>
            </w:tcBorders>
            <w:shd w:val="clear" w:color="auto" w:fill="auto"/>
            <w:noWrap/>
            <w:vAlign w:val="bottom"/>
            <w:hideMark/>
          </w:tcPr>
          <w:p w14:paraId="5A5F8795" w14:textId="77777777" w:rsidR="00DF6FB9" w:rsidRPr="00554EC3" w:rsidRDefault="00DF6FB9" w:rsidP="00DF6FB9">
            <w:pPr>
              <w:spacing w:line="240" w:lineRule="exact"/>
              <w:rPr>
                <w:rFonts w:ascii="CordiaUPC" w:hAnsi="CordiaUPC" w:cs="CordiaUPC"/>
                <w:b/>
                <w:bCs/>
                <w:color w:val="000000"/>
                <w:sz w:val="26"/>
                <w:szCs w:val="26"/>
                <w:lang w:val="en-US" w:bidi="th-TH"/>
              </w:rPr>
            </w:pPr>
            <w:r w:rsidRPr="00554EC3">
              <w:rPr>
                <w:rFonts w:ascii="CordiaUPC" w:hAnsi="CordiaUPC" w:cs="CordiaUPC" w:hint="cs"/>
                <w:b/>
                <w:bCs/>
                <w:color w:val="000000"/>
                <w:sz w:val="26"/>
                <w:szCs w:val="26"/>
                <w:lang w:val="en-US" w:bidi="th-TH"/>
              </w:rPr>
              <w:t>Total</w:t>
            </w:r>
          </w:p>
        </w:tc>
        <w:tc>
          <w:tcPr>
            <w:tcW w:w="1530" w:type="dxa"/>
            <w:tcBorders>
              <w:top w:val="single" w:sz="4" w:space="0" w:color="auto"/>
              <w:left w:val="nil"/>
              <w:bottom w:val="double" w:sz="4" w:space="0" w:color="auto"/>
              <w:right w:val="nil"/>
            </w:tcBorders>
            <w:shd w:val="clear" w:color="auto" w:fill="auto"/>
            <w:noWrap/>
            <w:vAlign w:val="bottom"/>
          </w:tcPr>
          <w:p w14:paraId="1DE136B9" w14:textId="1013E084" w:rsidR="00DF6FB9" w:rsidRPr="00554EC3" w:rsidRDefault="007D4E5B" w:rsidP="00DF6FB9">
            <w:pPr>
              <w:tabs>
                <w:tab w:val="decimal" w:pos="1063"/>
              </w:tabs>
              <w:spacing w:line="240" w:lineRule="exact"/>
              <w:ind w:right="70"/>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436</w:t>
            </w:r>
          </w:p>
        </w:tc>
        <w:tc>
          <w:tcPr>
            <w:tcW w:w="243" w:type="dxa"/>
            <w:tcBorders>
              <w:left w:val="nil"/>
              <w:bottom w:val="nil"/>
              <w:right w:val="nil"/>
            </w:tcBorders>
            <w:shd w:val="clear" w:color="auto" w:fill="auto"/>
            <w:noWrap/>
            <w:vAlign w:val="bottom"/>
          </w:tcPr>
          <w:p w14:paraId="63FD17A5" w14:textId="77777777" w:rsidR="00DF6FB9" w:rsidRPr="00554EC3" w:rsidRDefault="00DF6FB9" w:rsidP="00DF6FB9">
            <w:pPr>
              <w:tabs>
                <w:tab w:val="decimal" w:pos="1063"/>
              </w:tabs>
              <w:spacing w:line="240" w:lineRule="exact"/>
              <w:ind w:right="70"/>
              <w:rPr>
                <w:rFonts w:ascii="CordiaUPC" w:hAnsi="CordiaUPC" w:cs="CordiaUPC"/>
                <w:b/>
                <w:bCs/>
                <w:color w:val="000000"/>
                <w:sz w:val="26"/>
                <w:szCs w:val="26"/>
                <w:lang w:val="en-US" w:bidi="th-TH"/>
              </w:rPr>
            </w:pPr>
          </w:p>
        </w:tc>
        <w:tc>
          <w:tcPr>
            <w:tcW w:w="1647" w:type="dxa"/>
            <w:tcBorders>
              <w:top w:val="single" w:sz="4" w:space="0" w:color="auto"/>
              <w:left w:val="nil"/>
              <w:bottom w:val="double" w:sz="4" w:space="0" w:color="auto"/>
              <w:right w:val="nil"/>
            </w:tcBorders>
            <w:shd w:val="clear" w:color="auto" w:fill="auto"/>
            <w:vAlign w:val="bottom"/>
          </w:tcPr>
          <w:p w14:paraId="7F80F6DE" w14:textId="59AB7F43" w:rsidR="00DF6FB9" w:rsidRPr="00554EC3" w:rsidRDefault="00DF6FB9" w:rsidP="00DF6FB9">
            <w:pPr>
              <w:tabs>
                <w:tab w:val="decimal" w:pos="1063"/>
              </w:tabs>
              <w:spacing w:line="240" w:lineRule="exact"/>
              <w:ind w:right="70"/>
              <w:rPr>
                <w:rFonts w:ascii="CordiaUPC" w:hAnsi="CordiaUPC" w:cs="CordiaUPC"/>
                <w:b/>
                <w:bCs/>
                <w:color w:val="000000"/>
                <w:sz w:val="26"/>
                <w:szCs w:val="26"/>
                <w:lang w:val="en-US" w:bidi="th-TH"/>
              </w:rPr>
            </w:pPr>
            <w:r>
              <w:rPr>
                <w:rFonts w:ascii="CordiaUPC" w:hAnsi="CordiaUPC" w:cs="CordiaUPC"/>
                <w:b/>
                <w:bCs/>
                <w:color w:val="000000"/>
                <w:sz w:val="26"/>
                <w:szCs w:val="26"/>
                <w:lang w:val="en-US" w:bidi="th-TH"/>
              </w:rPr>
              <w:t>432</w:t>
            </w:r>
          </w:p>
        </w:tc>
      </w:tr>
    </w:tbl>
    <w:p w14:paraId="37465C3F" w14:textId="68C576F7" w:rsidR="00A23354" w:rsidRPr="00554EC3" w:rsidRDefault="00A23354" w:rsidP="00554EC3">
      <w:pPr>
        <w:tabs>
          <w:tab w:val="left" w:pos="540"/>
          <w:tab w:val="left" w:pos="1080"/>
        </w:tabs>
        <w:spacing w:line="240" w:lineRule="exact"/>
        <w:ind w:left="540" w:right="85"/>
        <w:jc w:val="both"/>
        <w:rPr>
          <w:rFonts w:ascii="CordiaUPC" w:hAnsi="CordiaUPC" w:cs="CordiaUPC"/>
          <w:sz w:val="26"/>
          <w:szCs w:val="26"/>
          <w:lang w:bidi="th-TH"/>
        </w:rPr>
      </w:pPr>
    </w:p>
    <w:p w14:paraId="7A71BDAA" w14:textId="2F86551D" w:rsidR="00571163" w:rsidRPr="00554EC3" w:rsidRDefault="00BA754F" w:rsidP="00554EC3">
      <w:pPr>
        <w:tabs>
          <w:tab w:val="left" w:pos="540"/>
          <w:tab w:val="left" w:pos="1080"/>
        </w:tabs>
        <w:spacing w:line="240" w:lineRule="exact"/>
        <w:ind w:left="540" w:right="85"/>
        <w:jc w:val="both"/>
        <w:rPr>
          <w:rFonts w:ascii="CordiaUPC" w:hAnsi="CordiaUPC" w:cs="CordiaUPC"/>
          <w:sz w:val="26"/>
          <w:szCs w:val="26"/>
          <w:lang w:bidi="th-TH"/>
        </w:rPr>
      </w:pPr>
      <w:r w:rsidRPr="00554EC3">
        <w:rPr>
          <w:rFonts w:ascii="CordiaUPC" w:hAnsi="CordiaUPC" w:cs="CordiaUPC" w:hint="cs"/>
          <w:sz w:val="26"/>
          <w:szCs w:val="26"/>
          <w:lang w:bidi="th-TH"/>
        </w:rPr>
        <w:t>In case that the entity presents changes in all risks in profit or loss, disclose the following details:</w:t>
      </w:r>
    </w:p>
    <w:p w14:paraId="4C3D3198" w14:textId="77777777" w:rsidR="00571163" w:rsidRPr="00554EC3" w:rsidRDefault="00571163" w:rsidP="00554EC3">
      <w:pPr>
        <w:tabs>
          <w:tab w:val="left" w:pos="540"/>
          <w:tab w:val="left" w:pos="1080"/>
        </w:tabs>
        <w:spacing w:line="240" w:lineRule="exact"/>
        <w:ind w:left="540" w:right="85"/>
        <w:jc w:val="both"/>
        <w:rPr>
          <w:rFonts w:ascii="CordiaUPC" w:hAnsi="CordiaUPC" w:cs="CordiaUPC"/>
          <w:sz w:val="26"/>
          <w:szCs w:val="26"/>
          <w:lang w:bidi="th-TH"/>
        </w:rPr>
      </w:pPr>
    </w:p>
    <w:tbl>
      <w:tblPr>
        <w:tblW w:w="9343" w:type="dxa"/>
        <w:tblInd w:w="468" w:type="dxa"/>
        <w:tblLayout w:type="fixed"/>
        <w:tblLook w:val="01E0" w:firstRow="1" w:lastRow="1" w:firstColumn="1" w:lastColumn="1" w:noHBand="0" w:noVBand="0"/>
      </w:tblPr>
      <w:tblGrid>
        <w:gridCol w:w="3727"/>
        <w:gridCol w:w="1050"/>
        <w:gridCol w:w="284"/>
        <w:gridCol w:w="425"/>
        <w:gridCol w:w="283"/>
        <w:gridCol w:w="1560"/>
        <w:gridCol w:w="283"/>
        <w:gridCol w:w="1731"/>
      </w:tblGrid>
      <w:tr w:rsidR="00A51D75" w:rsidRPr="00554EC3" w14:paraId="44D3BA54" w14:textId="77777777" w:rsidTr="004C6B75">
        <w:tc>
          <w:tcPr>
            <w:tcW w:w="3727" w:type="dxa"/>
          </w:tcPr>
          <w:p w14:paraId="3D8E6B84" w14:textId="77777777" w:rsidR="00A51D75" w:rsidRPr="00554EC3" w:rsidRDefault="00A51D75" w:rsidP="00554EC3">
            <w:pPr>
              <w:spacing w:line="240" w:lineRule="exact"/>
              <w:ind w:right="-79"/>
              <w:rPr>
                <w:rFonts w:ascii="CordiaUPC" w:hAnsi="CordiaUPC" w:cs="CordiaUPC"/>
                <w:color w:val="000000"/>
                <w:sz w:val="26"/>
                <w:szCs w:val="26"/>
                <w:lang w:val="en-US" w:bidi="th-TH"/>
              </w:rPr>
            </w:pPr>
          </w:p>
        </w:tc>
        <w:tc>
          <w:tcPr>
            <w:tcW w:w="1759" w:type="dxa"/>
            <w:gridSpan w:val="3"/>
            <w:vAlign w:val="bottom"/>
          </w:tcPr>
          <w:p w14:paraId="1BBF6A2B" w14:textId="76E9CC89" w:rsidR="00A51D75" w:rsidRPr="00554EC3" w:rsidRDefault="00A51D75" w:rsidP="00554EC3">
            <w:pPr>
              <w:spacing w:line="240" w:lineRule="exact"/>
              <w:ind w:left="-155" w:right="-288"/>
              <w:jc w:val="center"/>
              <w:rPr>
                <w:rFonts w:ascii="CordiaUPC" w:hAnsi="CordiaUPC" w:cs="CordiaUPC"/>
                <w:b/>
                <w:bCs/>
                <w:color w:val="000000"/>
                <w:sz w:val="26"/>
                <w:szCs w:val="26"/>
                <w:lang w:val="en-US"/>
              </w:rPr>
            </w:pPr>
          </w:p>
        </w:tc>
        <w:tc>
          <w:tcPr>
            <w:tcW w:w="283" w:type="dxa"/>
            <w:vAlign w:val="bottom"/>
          </w:tcPr>
          <w:p w14:paraId="1958A47A" w14:textId="77777777" w:rsidR="00A51D75" w:rsidRPr="00554EC3" w:rsidRDefault="00A51D75" w:rsidP="00554EC3">
            <w:pPr>
              <w:spacing w:line="240" w:lineRule="exact"/>
              <w:ind w:left="-155" w:right="-288"/>
              <w:jc w:val="center"/>
              <w:rPr>
                <w:rFonts w:ascii="CordiaUPC" w:hAnsi="CordiaUPC" w:cs="CordiaUPC"/>
                <w:color w:val="000000"/>
                <w:sz w:val="26"/>
                <w:szCs w:val="26"/>
                <w:lang w:val="en-US"/>
              </w:rPr>
            </w:pPr>
          </w:p>
        </w:tc>
        <w:tc>
          <w:tcPr>
            <w:tcW w:w="3574" w:type="dxa"/>
            <w:gridSpan w:val="3"/>
            <w:vAlign w:val="bottom"/>
          </w:tcPr>
          <w:p w14:paraId="78AAA047" w14:textId="0DAA845A" w:rsidR="00A51D75" w:rsidRPr="00554EC3" w:rsidRDefault="004C6B75" w:rsidP="00554EC3">
            <w:pPr>
              <w:spacing w:line="240" w:lineRule="exact"/>
              <w:ind w:left="-155" w:right="-288"/>
              <w:jc w:val="center"/>
              <w:rPr>
                <w:rFonts w:ascii="CordiaUPC" w:hAnsi="CordiaUPC" w:cs="CordiaUPC"/>
                <w:b/>
                <w:bCs/>
                <w:color w:val="000000"/>
                <w:sz w:val="26"/>
                <w:szCs w:val="26"/>
                <w:lang w:val="en-US"/>
              </w:rPr>
            </w:pPr>
            <w:r w:rsidRPr="00554EC3">
              <w:rPr>
                <w:rFonts w:ascii="CordiaUPC" w:hAnsi="CordiaUPC" w:cs="CordiaUPC" w:hint="cs"/>
                <w:b/>
                <w:bCs/>
                <w:color w:val="000000"/>
                <w:sz w:val="26"/>
                <w:szCs w:val="26"/>
                <w:lang w:val="en-US"/>
              </w:rPr>
              <w:t xml:space="preserve">Consolidated and </w:t>
            </w:r>
            <w:r w:rsidR="003C01CA" w:rsidRPr="00554EC3">
              <w:rPr>
                <w:rFonts w:ascii="CordiaUPC" w:hAnsi="CordiaUPC" w:cs="CordiaUPC" w:hint="cs"/>
                <w:b/>
                <w:bCs/>
                <w:color w:val="000000"/>
                <w:sz w:val="26"/>
                <w:szCs w:val="26"/>
                <w:lang w:val="en-US"/>
              </w:rPr>
              <w:t>Bank only</w:t>
            </w:r>
          </w:p>
        </w:tc>
      </w:tr>
      <w:tr w:rsidR="00DF6FB9" w:rsidRPr="00554EC3" w14:paraId="4F662A16" w14:textId="77777777" w:rsidTr="00003E23">
        <w:tc>
          <w:tcPr>
            <w:tcW w:w="3727" w:type="dxa"/>
          </w:tcPr>
          <w:p w14:paraId="49C97A96" w14:textId="77777777" w:rsidR="00DF6FB9" w:rsidRPr="00554EC3" w:rsidRDefault="00DF6FB9" w:rsidP="00DF6FB9">
            <w:pPr>
              <w:spacing w:line="240" w:lineRule="exact"/>
              <w:ind w:right="-79"/>
              <w:rPr>
                <w:rFonts w:ascii="CordiaUPC" w:hAnsi="CordiaUPC" w:cs="CordiaUPC"/>
                <w:color w:val="000000"/>
                <w:sz w:val="26"/>
                <w:szCs w:val="26"/>
                <w:lang w:val="en-US" w:bidi="th-TH"/>
              </w:rPr>
            </w:pPr>
          </w:p>
        </w:tc>
        <w:tc>
          <w:tcPr>
            <w:tcW w:w="1050" w:type="dxa"/>
            <w:vAlign w:val="bottom"/>
          </w:tcPr>
          <w:p w14:paraId="51709C4A" w14:textId="722BF0B9" w:rsidR="00DF6FB9" w:rsidRPr="00554EC3" w:rsidRDefault="00DF6FB9" w:rsidP="00DF6FB9">
            <w:pPr>
              <w:spacing w:line="240" w:lineRule="exact"/>
              <w:ind w:left="-108" w:right="-108"/>
              <w:jc w:val="center"/>
              <w:rPr>
                <w:rFonts w:ascii="CordiaUPC" w:hAnsi="CordiaUPC" w:cs="CordiaUPC"/>
                <w:sz w:val="26"/>
                <w:szCs w:val="26"/>
              </w:rPr>
            </w:pPr>
          </w:p>
        </w:tc>
        <w:tc>
          <w:tcPr>
            <w:tcW w:w="284" w:type="dxa"/>
          </w:tcPr>
          <w:p w14:paraId="6828ADE1" w14:textId="77777777" w:rsidR="00DF6FB9" w:rsidRPr="00554EC3" w:rsidRDefault="00DF6FB9" w:rsidP="00DF6FB9">
            <w:pPr>
              <w:spacing w:line="240" w:lineRule="exact"/>
              <w:ind w:left="-108" w:right="-108"/>
              <w:rPr>
                <w:rFonts w:ascii="CordiaUPC" w:hAnsi="CordiaUPC" w:cs="CordiaUPC"/>
                <w:sz w:val="26"/>
                <w:szCs w:val="26"/>
                <w:rtl/>
                <w:cs/>
              </w:rPr>
            </w:pPr>
          </w:p>
        </w:tc>
        <w:tc>
          <w:tcPr>
            <w:tcW w:w="425" w:type="dxa"/>
          </w:tcPr>
          <w:p w14:paraId="7BA37943" w14:textId="61A42BAA" w:rsidR="00DF6FB9" w:rsidRPr="00554EC3" w:rsidRDefault="00DF6FB9" w:rsidP="00DF6FB9">
            <w:pPr>
              <w:spacing w:line="240" w:lineRule="exact"/>
              <w:ind w:left="-108" w:right="-108"/>
              <w:jc w:val="center"/>
              <w:rPr>
                <w:rFonts w:ascii="CordiaUPC" w:hAnsi="CordiaUPC" w:cs="CordiaUPC"/>
                <w:sz w:val="26"/>
                <w:szCs w:val="26"/>
              </w:rPr>
            </w:pPr>
          </w:p>
        </w:tc>
        <w:tc>
          <w:tcPr>
            <w:tcW w:w="283" w:type="dxa"/>
            <w:vAlign w:val="bottom"/>
          </w:tcPr>
          <w:p w14:paraId="496FE817" w14:textId="77777777" w:rsidR="00DF6FB9" w:rsidRPr="00554EC3" w:rsidRDefault="00DF6FB9" w:rsidP="00DF6FB9">
            <w:pPr>
              <w:spacing w:line="240" w:lineRule="exact"/>
              <w:ind w:left="-108" w:right="-108"/>
              <w:jc w:val="center"/>
              <w:rPr>
                <w:rFonts w:ascii="CordiaUPC" w:hAnsi="CordiaUPC" w:cs="CordiaUPC"/>
                <w:sz w:val="26"/>
                <w:szCs w:val="26"/>
                <w:rtl/>
                <w:cs/>
              </w:rPr>
            </w:pPr>
          </w:p>
        </w:tc>
        <w:tc>
          <w:tcPr>
            <w:tcW w:w="1560" w:type="dxa"/>
          </w:tcPr>
          <w:p w14:paraId="652791CB" w14:textId="5F18A896" w:rsidR="00DF6FB9" w:rsidRPr="00554EC3" w:rsidRDefault="00DF6FB9" w:rsidP="00DF6FB9">
            <w:pPr>
              <w:spacing w:line="240" w:lineRule="exact"/>
              <w:ind w:left="-108" w:right="-108"/>
              <w:jc w:val="center"/>
              <w:rPr>
                <w:rFonts w:ascii="CordiaUPC" w:hAnsi="CordiaUPC" w:cs="CordiaUPC"/>
                <w:sz w:val="26"/>
                <w:szCs w:val="26"/>
              </w:rPr>
            </w:pPr>
            <w:r w:rsidRPr="00887104">
              <w:rPr>
                <w:rFonts w:ascii="CordiaUPC" w:hAnsi="CordiaUPC" w:cs="CordiaUPC" w:hint="cs"/>
                <w:color w:val="000000"/>
                <w:sz w:val="26"/>
                <w:szCs w:val="26"/>
                <w:lang w:val="en-US" w:bidi="th-TH"/>
              </w:rPr>
              <w:t>30 June</w:t>
            </w:r>
            <w:r w:rsidRPr="00554EC3">
              <w:rPr>
                <w:rFonts w:ascii="CordiaUPC" w:hAnsi="CordiaUPC" w:cs="CordiaUPC" w:hint="cs"/>
                <w:sz w:val="26"/>
                <w:szCs w:val="26"/>
                <w:lang w:val="en-US"/>
              </w:rPr>
              <w:t xml:space="preserve"> 202</w:t>
            </w:r>
            <w:r>
              <w:rPr>
                <w:rFonts w:ascii="CordiaUPC" w:hAnsi="CordiaUPC" w:cs="CordiaUPC"/>
                <w:sz w:val="26"/>
                <w:szCs w:val="26"/>
                <w:lang w:val="en-US"/>
              </w:rPr>
              <w:t>1</w:t>
            </w:r>
          </w:p>
        </w:tc>
        <w:tc>
          <w:tcPr>
            <w:tcW w:w="283" w:type="dxa"/>
          </w:tcPr>
          <w:p w14:paraId="3A1117FA" w14:textId="77777777" w:rsidR="00DF6FB9" w:rsidRPr="00554EC3" w:rsidRDefault="00DF6FB9" w:rsidP="00DF6FB9">
            <w:pPr>
              <w:spacing w:line="240" w:lineRule="exact"/>
              <w:ind w:left="-108" w:right="-108"/>
              <w:rPr>
                <w:rFonts w:ascii="CordiaUPC" w:hAnsi="CordiaUPC" w:cs="CordiaUPC"/>
                <w:sz w:val="26"/>
                <w:szCs w:val="26"/>
                <w:rtl/>
                <w:cs/>
              </w:rPr>
            </w:pPr>
          </w:p>
        </w:tc>
        <w:tc>
          <w:tcPr>
            <w:tcW w:w="1731" w:type="dxa"/>
          </w:tcPr>
          <w:p w14:paraId="3CD195A2" w14:textId="6FD00C40" w:rsidR="00DF6FB9" w:rsidRPr="00554EC3" w:rsidRDefault="00DF6FB9" w:rsidP="00DF6FB9">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lang w:val="en-US" w:bidi="th-TH"/>
              </w:rPr>
              <w:t xml:space="preserve">31 December </w:t>
            </w:r>
            <w:r w:rsidRPr="00554EC3">
              <w:rPr>
                <w:rFonts w:ascii="CordiaUPC" w:hAnsi="CordiaUPC" w:cs="CordiaUPC" w:hint="cs"/>
                <w:spacing w:val="2"/>
                <w:sz w:val="26"/>
                <w:szCs w:val="26"/>
                <w:lang w:val="en-US"/>
              </w:rPr>
              <w:t>20</w:t>
            </w:r>
            <w:r>
              <w:rPr>
                <w:rFonts w:ascii="CordiaUPC" w:hAnsi="CordiaUPC" w:cs="CordiaUPC"/>
                <w:spacing w:val="2"/>
                <w:sz w:val="26"/>
                <w:szCs w:val="26"/>
                <w:lang w:val="en-US"/>
              </w:rPr>
              <w:t>20</w:t>
            </w:r>
          </w:p>
        </w:tc>
      </w:tr>
      <w:tr w:rsidR="00951841" w:rsidRPr="00554EC3" w14:paraId="3D9BCC6E" w14:textId="77777777" w:rsidTr="00977417">
        <w:tc>
          <w:tcPr>
            <w:tcW w:w="3727" w:type="dxa"/>
          </w:tcPr>
          <w:p w14:paraId="2C2D63EA" w14:textId="77777777" w:rsidR="00951841" w:rsidRPr="00554EC3" w:rsidRDefault="00951841" w:rsidP="00554EC3">
            <w:pPr>
              <w:spacing w:line="240" w:lineRule="exact"/>
              <w:ind w:right="-79"/>
              <w:rPr>
                <w:rFonts w:ascii="CordiaUPC" w:hAnsi="CordiaUPC" w:cs="CordiaUPC"/>
                <w:color w:val="000000"/>
                <w:sz w:val="26"/>
                <w:szCs w:val="26"/>
                <w:lang w:val="en-US" w:bidi="th-TH"/>
              </w:rPr>
            </w:pPr>
          </w:p>
        </w:tc>
        <w:tc>
          <w:tcPr>
            <w:tcW w:w="1050" w:type="dxa"/>
            <w:vAlign w:val="bottom"/>
          </w:tcPr>
          <w:p w14:paraId="645ECF1D" w14:textId="77777777" w:rsidR="00951841" w:rsidRPr="00554EC3" w:rsidRDefault="00951841" w:rsidP="00554EC3">
            <w:pPr>
              <w:spacing w:line="240" w:lineRule="exact"/>
              <w:ind w:left="-108" w:right="-108"/>
              <w:jc w:val="center"/>
              <w:rPr>
                <w:rFonts w:ascii="CordiaUPC" w:hAnsi="CordiaUPC" w:cs="CordiaUPC"/>
                <w:sz w:val="26"/>
                <w:szCs w:val="26"/>
              </w:rPr>
            </w:pPr>
          </w:p>
        </w:tc>
        <w:tc>
          <w:tcPr>
            <w:tcW w:w="284" w:type="dxa"/>
          </w:tcPr>
          <w:p w14:paraId="243C73D6" w14:textId="77777777" w:rsidR="00951841" w:rsidRPr="00554EC3" w:rsidRDefault="00951841" w:rsidP="00554EC3">
            <w:pPr>
              <w:spacing w:line="240" w:lineRule="exact"/>
              <w:ind w:left="-108" w:right="-108"/>
              <w:rPr>
                <w:rFonts w:ascii="CordiaUPC" w:hAnsi="CordiaUPC" w:cs="CordiaUPC"/>
                <w:sz w:val="26"/>
                <w:szCs w:val="26"/>
                <w:rtl/>
                <w:cs/>
              </w:rPr>
            </w:pPr>
          </w:p>
        </w:tc>
        <w:tc>
          <w:tcPr>
            <w:tcW w:w="425" w:type="dxa"/>
          </w:tcPr>
          <w:p w14:paraId="3E34AC96" w14:textId="77777777" w:rsidR="00951841" w:rsidRPr="00554EC3" w:rsidRDefault="00951841" w:rsidP="00554EC3">
            <w:pPr>
              <w:spacing w:line="240" w:lineRule="exact"/>
              <w:ind w:left="-108" w:right="-108"/>
              <w:jc w:val="center"/>
              <w:rPr>
                <w:rFonts w:ascii="CordiaUPC" w:hAnsi="CordiaUPC" w:cs="CordiaUPC"/>
                <w:sz w:val="26"/>
                <w:szCs w:val="26"/>
              </w:rPr>
            </w:pPr>
          </w:p>
        </w:tc>
        <w:tc>
          <w:tcPr>
            <w:tcW w:w="283" w:type="dxa"/>
            <w:vAlign w:val="bottom"/>
          </w:tcPr>
          <w:p w14:paraId="05CDDA27" w14:textId="77777777" w:rsidR="00951841" w:rsidRPr="00554EC3" w:rsidRDefault="00951841" w:rsidP="00554EC3">
            <w:pPr>
              <w:spacing w:line="240" w:lineRule="exact"/>
              <w:ind w:left="-108" w:right="-108"/>
              <w:jc w:val="center"/>
              <w:rPr>
                <w:rFonts w:ascii="CordiaUPC" w:hAnsi="CordiaUPC" w:cs="CordiaUPC"/>
                <w:sz w:val="26"/>
                <w:szCs w:val="26"/>
                <w:rtl/>
                <w:cs/>
              </w:rPr>
            </w:pPr>
          </w:p>
        </w:tc>
        <w:tc>
          <w:tcPr>
            <w:tcW w:w="3574" w:type="dxa"/>
            <w:gridSpan w:val="3"/>
            <w:vAlign w:val="bottom"/>
          </w:tcPr>
          <w:p w14:paraId="2010BFD3" w14:textId="20C6036B" w:rsidR="00951841" w:rsidRPr="00554EC3" w:rsidRDefault="00951841" w:rsidP="00554EC3">
            <w:pPr>
              <w:spacing w:line="240" w:lineRule="exact"/>
              <w:ind w:left="-108" w:right="-108"/>
              <w:jc w:val="center"/>
              <w:rPr>
                <w:rFonts w:ascii="CordiaUPC" w:hAnsi="CordiaUPC" w:cs="CordiaUPC"/>
                <w:sz w:val="26"/>
                <w:szCs w:val="26"/>
              </w:rPr>
            </w:pPr>
            <w:r w:rsidRPr="00554EC3">
              <w:rPr>
                <w:rFonts w:ascii="CordiaUPC" w:hAnsi="CordiaUPC" w:cs="CordiaUPC" w:hint="cs"/>
                <w:i/>
                <w:iCs/>
                <w:snapToGrid w:val="0"/>
                <w:sz w:val="26"/>
                <w:szCs w:val="26"/>
                <w:lang w:val="en-US" w:eastAsia="th-TH" w:bidi="th-TH"/>
              </w:rPr>
              <w:t>(in million Baht)</w:t>
            </w:r>
          </w:p>
        </w:tc>
      </w:tr>
      <w:tr w:rsidR="00DF6FB9" w:rsidRPr="00554EC3" w14:paraId="775B3C73" w14:textId="77777777" w:rsidTr="004C6B75">
        <w:tc>
          <w:tcPr>
            <w:tcW w:w="3727" w:type="dxa"/>
          </w:tcPr>
          <w:p w14:paraId="3B8800C5" w14:textId="474997F5" w:rsidR="00DF6FB9" w:rsidRPr="00554EC3" w:rsidRDefault="00DF6FB9" w:rsidP="00DF6FB9">
            <w:pPr>
              <w:spacing w:line="240" w:lineRule="exact"/>
              <w:ind w:left="-18" w:right="-57"/>
              <w:rPr>
                <w:rFonts w:ascii="CordiaUPC" w:hAnsi="CordiaUPC" w:cs="CordiaUPC"/>
                <w:color w:val="000000"/>
                <w:spacing w:val="-4"/>
                <w:sz w:val="26"/>
                <w:szCs w:val="26"/>
                <w:lang w:val="en-US"/>
              </w:rPr>
            </w:pPr>
            <w:r w:rsidRPr="00554EC3">
              <w:rPr>
                <w:rFonts w:ascii="CordiaUPC" w:hAnsi="CordiaUPC" w:cs="CordiaUPC" w:hint="cs"/>
                <w:spacing w:val="-4"/>
                <w:sz w:val="26"/>
                <w:szCs w:val="26"/>
              </w:rPr>
              <w:t xml:space="preserve">Changes in fair value during the </w:t>
            </w:r>
            <w:r w:rsidR="00F90688" w:rsidRPr="00BA678A">
              <w:rPr>
                <w:rFonts w:ascii="CordiaUPC" w:hAnsi="CordiaUPC" w:cs="CordiaUPC"/>
                <w:spacing w:val="-4"/>
                <w:sz w:val="26"/>
                <w:szCs w:val="26"/>
              </w:rPr>
              <w:t xml:space="preserve">period / </w:t>
            </w:r>
            <w:r w:rsidRPr="00BA678A">
              <w:rPr>
                <w:rFonts w:ascii="CordiaUPC" w:hAnsi="CordiaUPC" w:cs="CordiaUPC" w:hint="cs"/>
                <w:spacing w:val="-4"/>
                <w:sz w:val="26"/>
                <w:szCs w:val="26"/>
              </w:rPr>
              <w:t>year</w:t>
            </w:r>
          </w:p>
        </w:tc>
        <w:tc>
          <w:tcPr>
            <w:tcW w:w="1050" w:type="dxa"/>
          </w:tcPr>
          <w:p w14:paraId="6B925031" w14:textId="77777777" w:rsidR="00DF6FB9" w:rsidRPr="00554EC3" w:rsidRDefault="00DF6FB9" w:rsidP="00DF6FB9">
            <w:pPr>
              <w:tabs>
                <w:tab w:val="decimal" w:pos="945"/>
              </w:tabs>
              <w:spacing w:line="240" w:lineRule="exact"/>
              <w:ind w:left="-117" w:right="-108"/>
              <w:rPr>
                <w:rFonts w:ascii="CordiaUPC" w:hAnsi="CordiaUPC" w:cs="CordiaUPC"/>
                <w:snapToGrid w:val="0"/>
                <w:sz w:val="26"/>
                <w:szCs w:val="26"/>
                <w:lang w:val="en-US" w:eastAsia="th-TH"/>
              </w:rPr>
            </w:pPr>
          </w:p>
        </w:tc>
        <w:tc>
          <w:tcPr>
            <w:tcW w:w="284" w:type="dxa"/>
            <w:vAlign w:val="bottom"/>
          </w:tcPr>
          <w:p w14:paraId="671B64B4" w14:textId="77777777" w:rsidR="00DF6FB9" w:rsidRPr="00554EC3" w:rsidRDefault="00DF6FB9" w:rsidP="00DF6FB9">
            <w:pPr>
              <w:spacing w:line="240" w:lineRule="exact"/>
              <w:ind w:left="-117" w:right="-108"/>
              <w:rPr>
                <w:rFonts w:ascii="CordiaUPC" w:hAnsi="CordiaUPC" w:cs="CordiaUPC"/>
                <w:snapToGrid w:val="0"/>
                <w:sz w:val="26"/>
                <w:szCs w:val="26"/>
                <w:lang w:val="en-US" w:eastAsia="th-TH" w:bidi="th-TH"/>
              </w:rPr>
            </w:pPr>
          </w:p>
        </w:tc>
        <w:tc>
          <w:tcPr>
            <w:tcW w:w="425" w:type="dxa"/>
          </w:tcPr>
          <w:p w14:paraId="20F345CD" w14:textId="46202B4F" w:rsidR="00DF6FB9" w:rsidRPr="00554EC3" w:rsidRDefault="00DF6FB9" w:rsidP="00DF6FB9">
            <w:pPr>
              <w:tabs>
                <w:tab w:val="decimal" w:pos="945"/>
              </w:tabs>
              <w:spacing w:line="240" w:lineRule="exact"/>
              <w:ind w:left="-117" w:right="-108"/>
              <w:rPr>
                <w:rFonts w:ascii="CordiaUPC" w:hAnsi="CordiaUPC" w:cs="CordiaUPC"/>
                <w:snapToGrid w:val="0"/>
                <w:sz w:val="26"/>
                <w:szCs w:val="26"/>
                <w:lang w:val="en-US" w:eastAsia="th-TH"/>
              </w:rPr>
            </w:pPr>
          </w:p>
        </w:tc>
        <w:tc>
          <w:tcPr>
            <w:tcW w:w="283" w:type="dxa"/>
            <w:vAlign w:val="bottom"/>
          </w:tcPr>
          <w:p w14:paraId="2FC99F57" w14:textId="77777777" w:rsidR="00DF6FB9" w:rsidRPr="00554EC3" w:rsidRDefault="00DF6FB9" w:rsidP="00DF6FB9">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560" w:type="dxa"/>
          </w:tcPr>
          <w:p w14:paraId="64F2AC96" w14:textId="08DF9588" w:rsidR="00DF6FB9" w:rsidRPr="00554EC3" w:rsidRDefault="007D4E5B" w:rsidP="00DF6FB9">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(4)</w:t>
            </w:r>
          </w:p>
        </w:tc>
        <w:tc>
          <w:tcPr>
            <w:tcW w:w="283" w:type="dxa"/>
            <w:vAlign w:val="bottom"/>
          </w:tcPr>
          <w:p w14:paraId="4CD3EA7B" w14:textId="77777777" w:rsidR="00DF6FB9" w:rsidRPr="00554EC3" w:rsidRDefault="00DF6FB9" w:rsidP="00DF6FB9">
            <w:pPr>
              <w:spacing w:line="240" w:lineRule="exact"/>
              <w:ind w:left="-117" w:right="-108"/>
              <w:rPr>
                <w:rFonts w:ascii="CordiaUPC" w:hAnsi="CordiaUPC" w:cs="CordiaUPC"/>
                <w:snapToGrid w:val="0"/>
                <w:sz w:val="26"/>
                <w:szCs w:val="26"/>
                <w:lang w:val="en-US" w:eastAsia="th-TH" w:bidi="th-TH"/>
              </w:rPr>
            </w:pPr>
          </w:p>
        </w:tc>
        <w:tc>
          <w:tcPr>
            <w:tcW w:w="1731" w:type="dxa"/>
          </w:tcPr>
          <w:p w14:paraId="78D7516A" w14:textId="2F7B0475" w:rsidR="00DF6FB9" w:rsidRPr="00554EC3" w:rsidRDefault="00DF6FB9" w:rsidP="00DF6FB9">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val="en-US" w:eastAsia="th-TH"/>
              </w:rPr>
              <w:t>(2)</w:t>
            </w:r>
          </w:p>
        </w:tc>
      </w:tr>
    </w:tbl>
    <w:p w14:paraId="30CA09B0" w14:textId="77777777" w:rsidR="004E5C6E" w:rsidRPr="00554EC3" w:rsidRDefault="004E5C6E" w:rsidP="00554EC3">
      <w:pPr>
        <w:pStyle w:val="index"/>
        <w:spacing w:after="0" w:line="240" w:lineRule="exact"/>
        <w:rPr>
          <w:rFonts w:ascii="CordiaUPC" w:hAnsi="CordiaUPC" w:cs="CordiaUPC"/>
          <w:b/>
          <w:bCs/>
          <w:sz w:val="26"/>
          <w:szCs w:val="26"/>
          <w:lang w:bidi="th-TH"/>
        </w:rPr>
      </w:pPr>
    </w:p>
    <w:p w14:paraId="7A1890C7" w14:textId="10D92548" w:rsidR="003C10C1" w:rsidRDefault="000959D7" w:rsidP="00554EC3">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i w:val="0"/>
          <w:iCs/>
          <w:sz w:val="28"/>
          <w:szCs w:val="28"/>
        </w:rPr>
        <w:t>2</w:t>
      </w:r>
      <w:r w:rsidR="00A14A74">
        <w:rPr>
          <w:rFonts w:ascii="CordiaUPC" w:hAnsi="CordiaUPC" w:cs="CordiaUPC"/>
          <w:i w:val="0"/>
          <w:iCs/>
          <w:sz w:val="28"/>
          <w:szCs w:val="28"/>
        </w:rPr>
        <w:t>3</w:t>
      </w:r>
      <w:r w:rsidR="00433B08" w:rsidRPr="00554EC3">
        <w:rPr>
          <w:rFonts w:ascii="CordiaUPC" w:hAnsi="CordiaUPC" w:cs="CordiaUPC" w:hint="cs"/>
          <w:i w:val="0"/>
          <w:iCs/>
          <w:sz w:val="28"/>
          <w:szCs w:val="28"/>
        </w:rPr>
        <w:tab/>
      </w:r>
      <w:r w:rsidR="003C10C1" w:rsidRPr="00554EC3">
        <w:rPr>
          <w:rFonts w:ascii="CordiaUPC" w:hAnsi="CordiaUPC" w:cs="CordiaUPC" w:hint="cs"/>
          <w:i w:val="0"/>
          <w:iCs/>
          <w:sz w:val="28"/>
          <w:szCs w:val="28"/>
        </w:rPr>
        <w:t>Debts issued and borrowings</w:t>
      </w:r>
      <w:r w:rsidR="00855EFD">
        <w:rPr>
          <w:rFonts w:ascii="CordiaUPC" w:hAnsi="CordiaUPC" w:cs="CordiaUPC"/>
          <w:i w:val="0"/>
          <w:iCs/>
          <w:sz w:val="28"/>
          <w:szCs w:val="28"/>
        </w:rPr>
        <w:t>, net</w:t>
      </w:r>
    </w:p>
    <w:p w14:paraId="7577F5D2" w14:textId="6329AA66" w:rsidR="00A14A74" w:rsidRDefault="00A14A74" w:rsidP="00A14A74">
      <w:pPr>
        <w:pStyle w:val="BodyText"/>
        <w:spacing w:after="0"/>
        <w:rPr>
          <w:lang w:val="en-GB"/>
        </w:rPr>
      </w:pPr>
    </w:p>
    <w:tbl>
      <w:tblPr>
        <w:tblW w:w="4854" w:type="pct"/>
        <w:tblInd w:w="396" w:type="dxa"/>
        <w:tblLayout w:type="fixed"/>
        <w:tblLook w:val="0000" w:firstRow="0" w:lastRow="0" w:firstColumn="0" w:lastColumn="0" w:noHBand="0" w:noVBand="0"/>
      </w:tblPr>
      <w:tblGrid>
        <w:gridCol w:w="2108"/>
        <w:gridCol w:w="1607"/>
        <w:gridCol w:w="1122"/>
        <w:gridCol w:w="815"/>
        <w:gridCol w:w="27"/>
        <w:gridCol w:w="710"/>
        <w:gridCol w:w="779"/>
        <w:gridCol w:w="821"/>
        <w:gridCol w:w="775"/>
        <w:gridCol w:w="758"/>
      </w:tblGrid>
      <w:tr w:rsidR="00A14A74" w:rsidRPr="008442C7" w14:paraId="16E19998" w14:textId="77777777" w:rsidTr="00A14A74">
        <w:tc>
          <w:tcPr>
            <w:tcW w:w="1107" w:type="pct"/>
            <w:tcBorders>
              <w:top w:val="nil"/>
              <w:left w:val="nil"/>
              <w:bottom w:val="nil"/>
              <w:right w:val="nil"/>
            </w:tcBorders>
            <w:vAlign w:val="bottom"/>
          </w:tcPr>
          <w:p w14:paraId="19B10891" w14:textId="77777777" w:rsidR="00A14A74" w:rsidRPr="008442C7"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844" w:type="pct"/>
            <w:tcBorders>
              <w:top w:val="nil"/>
              <w:left w:val="nil"/>
              <w:bottom w:val="nil"/>
              <w:right w:val="nil"/>
            </w:tcBorders>
            <w:vAlign w:val="bottom"/>
          </w:tcPr>
          <w:p w14:paraId="37A26A88" w14:textId="77777777" w:rsidR="00A14A74" w:rsidRPr="008442C7" w:rsidRDefault="00A14A74" w:rsidP="00A14A74">
            <w:pPr>
              <w:spacing w:line="240" w:lineRule="exact"/>
              <w:ind w:left="-120" w:right="-100"/>
              <w:jc w:val="center"/>
              <w:rPr>
                <w:rFonts w:ascii="CordiaUPC" w:hAnsi="CordiaUPC" w:cs="CordiaUPC"/>
                <w:sz w:val="24"/>
                <w:szCs w:val="24"/>
                <w:rtl/>
                <w:cs/>
                <w:lang w:val="en-US"/>
              </w:rPr>
            </w:pPr>
          </w:p>
        </w:tc>
        <w:tc>
          <w:tcPr>
            <w:tcW w:w="589" w:type="pct"/>
            <w:tcBorders>
              <w:top w:val="nil"/>
              <w:left w:val="nil"/>
              <w:bottom w:val="nil"/>
              <w:right w:val="nil"/>
            </w:tcBorders>
            <w:vAlign w:val="bottom"/>
          </w:tcPr>
          <w:p w14:paraId="6CDDC4A9" w14:textId="77777777" w:rsidR="00A14A74" w:rsidRPr="008442C7" w:rsidRDefault="00A14A74" w:rsidP="00A14A74">
            <w:pPr>
              <w:spacing w:line="240" w:lineRule="exact"/>
              <w:ind w:left="-109" w:right="-93"/>
              <w:jc w:val="center"/>
              <w:rPr>
                <w:rFonts w:ascii="CordiaUPC" w:hAnsi="CordiaUPC" w:cs="CordiaUPC"/>
                <w:sz w:val="24"/>
                <w:szCs w:val="24"/>
                <w:rtl/>
                <w:cs/>
                <w:lang w:val="th-TH" w:bidi="th-TH"/>
              </w:rPr>
            </w:pPr>
          </w:p>
        </w:tc>
        <w:tc>
          <w:tcPr>
            <w:tcW w:w="2460" w:type="pct"/>
            <w:gridSpan w:val="7"/>
            <w:tcBorders>
              <w:top w:val="nil"/>
              <w:left w:val="nil"/>
              <w:bottom w:val="nil"/>
              <w:right w:val="nil"/>
            </w:tcBorders>
            <w:vAlign w:val="bottom"/>
          </w:tcPr>
          <w:p w14:paraId="12CE7EC2" w14:textId="77777777" w:rsidR="00A14A74" w:rsidRPr="008442C7" w:rsidRDefault="00A14A74" w:rsidP="00A14A74">
            <w:pPr>
              <w:spacing w:line="240" w:lineRule="exact"/>
              <w:ind w:right="-86"/>
              <w:jc w:val="center"/>
              <w:rPr>
                <w:rFonts w:ascii="CordiaUPC" w:hAnsi="CordiaUPC" w:cs="CordiaUPC"/>
                <w:b/>
                <w:bCs/>
                <w:sz w:val="24"/>
                <w:szCs w:val="24"/>
                <w:rtl/>
                <w:cs/>
              </w:rPr>
            </w:pPr>
            <w:r w:rsidRPr="008442C7">
              <w:rPr>
                <w:rFonts w:ascii="CordiaUPC" w:hAnsi="CordiaUPC" w:cs="CordiaUPC" w:hint="cs"/>
                <w:b/>
                <w:bCs/>
                <w:sz w:val="24"/>
                <w:szCs w:val="24"/>
                <w:lang w:val="en-US"/>
              </w:rPr>
              <w:t xml:space="preserve">Consolidated </w:t>
            </w:r>
          </w:p>
        </w:tc>
      </w:tr>
      <w:tr w:rsidR="00A14A74" w:rsidRPr="008442C7" w14:paraId="50148F2F" w14:textId="77777777" w:rsidTr="00A14A74">
        <w:tc>
          <w:tcPr>
            <w:tcW w:w="1107" w:type="pct"/>
            <w:tcBorders>
              <w:top w:val="nil"/>
              <w:left w:val="nil"/>
              <w:bottom w:val="nil"/>
              <w:right w:val="nil"/>
            </w:tcBorders>
            <w:vAlign w:val="bottom"/>
          </w:tcPr>
          <w:p w14:paraId="67CE09C6" w14:textId="77777777" w:rsidR="00A14A74" w:rsidRPr="008442C7"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844" w:type="pct"/>
            <w:tcBorders>
              <w:top w:val="nil"/>
              <w:left w:val="nil"/>
              <w:bottom w:val="nil"/>
              <w:right w:val="nil"/>
            </w:tcBorders>
            <w:vAlign w:val="bottom"/>
          </w:tcPr>
          <w:p w14:paraId="6659DB8D" w14:textId="77777777" w:rsidR="00A14A74" w:rsidRPr="008442C7" w:rsidRDefault="00A14A74" w:rsidP="00A14A74">
            <w:pPr>
              <w:spacing w:line="240" w:lineRule="exact"/>
              <w:ind w:left="-120" w:right="-100"/>
              <w:jc w:val="center"/>
              <w:rPr>
                <w:rFonts w:ascii="CordiaUPC" w:hAnsi="CordiaUPC" w:cs="CordiaUPC"/>
                <w:sz w:val="24"/>
                <w:szCs w:val="24"/>
                <w:lang w:val="en-US"/>
              </w:rPr>
            </w:pPr>
            <w:r w:rsidRPr="008442C7">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20489C46" w14:textId="77777777" w:rsidR="00A14A74" w:rsidRPr="008442C7" w:rsidRDefault="00A14A74" w:rsidP="00A14A74">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1C9FDA10" w14:textId="77777777" w:rsidR="00A14A74" w:rsidRPr="008442C7" w:rsidRDefault="00A14A74" w:rsidP="00A14A74">
            <w:pPr>
              <w:spacing w:line="240" w:lineRule="exact"/>
              <w:ind w:right="-86"/>
              <w:jc w:val="center"/>
              <w:rPr>
                <w:rFonts w:ascii="CordiaUPC" w:hAnsi="CordiaUPC" w:cs="CordiaUPC"/>
                <w:sz w:val="24"/>
                <w:szCs w:val="24"/>
                <w:lang w:val="en-US"/>
              </w:rPr>
            </w:pPr>
          </w:p>
        </w:tc>
        <w:tc>
          <w:tcPr>
            <w:tcW w:w="1236" w:type="pct"/>
            <w:gridSpan w:val="3"/>
            <w:tcBorders>
              <w:top w:val="nil"/>
              <w:left w:val="nil"/>
              <w:bottom w:val="nil"/>
              <w:right w:val="nil"/>
            </w:tcBorders>
            <w:vAlign w:val="bottom"/>
          </w:tcPr>
          <w:p w14:paraId="3B7D46DE" w14:textId="77777777" w:rsidR="00A14A74" w:rsidRPr="008442C7" w:rsidRDefault="00A14A74" w:rsidP="00A14A74">
            <w:pPr>
              <w:spacing w:line="240" w:lineRule="exact"/>
              <w:ind w:right="-86"/>
              <w:jc w:val="center"/>
              <w:rPr>
                <w:rFonts w:ascii="CordiaUPC" w:hAnsi="CordiaUPC" w:cs="CordiaUPC"/>
                <w:sz w:val="24"/>
                <w:szCs w:val="24"/>
                <w:lang w:val="en-US"/>
              </w:rPr>
            </w:pPr>
          </w:p>
        </w:tc>
      </w:tr>
      <w:tr w:rsidR="00A14A74" w:rsidRPr="008442C7" w14:paraId="17D65604" w14:textId="77777777" w:rsidTr="00A14A74">
        <w:tc>
          <w:tcPr>
            <w:tcW w:w="1107" w:type="pct"/>
            <w:tcBorders>
              <w:top w:val="nil"/>
              <w:left w:val="nil"/>
              <w:bottom w:val="nil"/>
              <w:right w:val="nil"/>
            </w:tcBorders>
            <w:vAlign w:val="bottom"/>
          </w:tcPr>
          <w:p w14:paraId="3FC5E46D" w14:textId="77777777" w:rsidR="00A14A74" w:rsidRPr="008442C7"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844" w:type="pct"/>
            <w:tcBorders>
              <w:top w:val="nil"/>
              <w:left w:val="nil"/>
              <w:bottom w:val="nil"/>
              <w:right w:val="nil"/>
            </w:tcBorders>
            <w:vAlign w:val="bottom"/>
          </w:tcPr>
          <w:p w14:paraId="25D90816" w14:textId="77777777" w:rsidR="00A14A74" w:rsidRPr="008442C7" w:rsidRDefault="00A14A74" w:rsidP="00A14A74">
            <w:pPr>
              <w:spacing w:line="240" w:lineRule="exact"/>
              <w:ind w:left="-120" w:right="-100"/>
              <w:jc w:val="center"/>
              <w:rPr>
                <w:rFonts w:ascii="CordiaUPC" w:hAnsi="CordiaUPC" w:cs="CordiaUPC"/>
                <w:sz w:val="24"/>
                <w:szCs w:val="24"/>
                <w:rtl/>
                <w:cs/>
                <w:lang w:val="en-US"/>
              </w:rPr>
            </w:pPr>
            <w:r w:rsidRPr="008442C7">
              <w:rPr>
                <w:rFonts w:ascii="CordiaUPC" w:hAnsi="CordiaUPC" w:cs="CordiaUPC" w:hint="cs"/>
                <w:sz w:val="24"/>
                <w:szCs w:val="24"/>
                <w:lang w:val="en-US"/>
              </w:rPr>
              <w:t>as at</w:t>
            </w:r>
          </w:p>
        </w:tc>
        <w:tc>
          <w:tcPr>
            <w:tcW w:w="589" w:type="pct"/>
            <w:tcBorders>
              <w:top w:val="nil"/>
              <w:left w:val="nil"/>
              <w:bottom w:val="nil"/>
              <w:right w:val="nil"/>
            </w:tcBorders>
            <w:vAlign w:val="bottom"/>
          </w:tcPr>
          <w:p w14:paraId="1217E958" w14:textId="77777777" w:rsidR="00A14A74" w:rsidRPr="008442C7" w:rsidRDefault="00A14A74" w:rsidP="00A14A74">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3A5F9508" w14:textId="54F3F1FD" w:rsidR="00A14A74" w:rsidRPr="008442C7" w:rsidRDefault="00A14A74" w:rsidP="00A14A74">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30 June 2021</w:t>
            </w:r>
          </w:p>
        </w:tc>
        <w:tc>
          <w:tcPr>
            <w:tcW w:w="1236" w:type="pct"/>
            <w:gridSpan w:val="3"/>
            <w:tcBorders>
              <w:top w:val="nil"/>
              <w:left w:val="nil"/>
              <w:bottom w:val="nil"/>
              <w:right w:val="nil"/>
            </w:tcBorders>
            <w:vAlign w:val="bottom"/>
          </w:tcPr>
          <w:p w14:paraId="7FE5395B" w14:textId="77777777" w:rsidR="00A14A74" w:rsidRPr="008442C7" w:rsidRDefault="00A14A74" w:rsidP="00A14A74">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31 December 2020</w:t>
            </w:r>
          </w:p>
        </w:tc>
      </w:tr>
      <w:tr w:rsidR="00A14A74" w:rsidRPr="008442C7" w14:paraId="667B83BA" w14:textId="77777777" w:rsidTr="00A14A74">
        <w:tc>
          <w:tcPr>
            <w:tcW w:w="1107" w:type="pct"/>
            <w:tcBorders>
              <w:top w:val="nil"/>
              <w:left w:val="nil"/>
              <w:bottom w:val="nil"/>
              <w:right w:val="nil"/>
            </w:tcBorders>
            <w:vAlign w:val="bottom"/>
          </w:tcPr>
          <w:p w14:paraId="14AE97F8" w14:textId="77777777" w:rsidR="00A14A74" w:rsidRPr="008442C7" w:rsidRDefault="00A14A74" w:rsidP="00A14A74">
            <w:pPr>
              <w:pStyle w:val="Heading3"/>
              <w:spacing w:before="0" w:after="0" w:line="240" w:lineRule="exact"/>
              <w:ind w:left="130" w:right="-125" w:hanging="119"/>
              <w:rPr>
                <w:rFonts w:ascii="CordiaUPC" w:hAnsi="CordiaUPC" w:cs="CordiaUPC"/>
                <w:b/>
                <w:bCs/>
                <w:sz w:val="24"/>
                <w:szCs w:val="24"/>
                <w:rtl/>
                <w:cs/>
                <w:lang w:val="th-TH"/>
              </w:rPr>
            </w:pPr>
          </w:p>
        </w:tc>
        <w:tc>
          <w:tcPr>
            <w:tcW w:w="844" w:type="pct"/>
            <w:tcBorders>
              <w:top w:val="nil"/>
              <w:left w:val="nil"/>
              <w:right w:val="nil"/>
            </w:tcBorders>
            <w:vAlign w:val="bottom"/>
          </w:tcPr>
          <w:p w14:paraId="0908C7A2" w14:textId="4375B17D" w:rsidR="00A14A74" w:rsidRPr="008442C7" w:rsidRDefault="00A14A74" w:rsidP="00A14A74">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30 June 2021</w:t>
            </w:r>
          </w:p>
        </w:tc>
        <w:tc>
          <w:tcPr>
            <w:tcW w:w="589" w:type="pct"/>
            <w:tcBorders>
              <w:top w:val="nil"/>
              <w:left w:val="nil"/>
              <w:bottom w:val="nil"/>
              <w:right w:val="nil"/>
            </w:tcBorders>
            <w:vAlign w:val="bottom"/>
          </w:tcPr>
          <w:p w14:paraId="30DF50B8" w14:textId="77777777" w:rsidR="00A14A74" w:rsidRPr="008442C7" w:rsidRDefault="00A14A74" w:rsidP="00A14A74">
            <w:pPr>
              <w:spacing w:line="240" w:lineRule="exact"/>
              <w:ind w:left="-109" w:right="-93"/>
              <w:jc w:val="center"/>
              <w:rPr>
                <w:rFonts w:ascii="CordiaUPC" w:hAnsi="CordiaUPC" w:cs="CordiaUPC"/>
                <w:sz w:val="24"/>
                <w:szCs w:val="24"/>
                <w:rtl/>
                <w:cs/>
                <w:lang w:val="en-US"/>
              </w:rPr>
            </w:pPr>
            <w:r w:rsidRPr="008442C7">
              <w:rPr>
                <w:rFonts w:ascii="CordiaUPC" w:hAnsi="CordiaUPC" w:cs="CordiaUPC" w:hint="cs"/>
                <w:sz w:val="24"/>
                <w:szCs w:val="24"/>
                <w:lang w:val="en-US"/>
              </w:rPr>
              <w:t>Maturities</w:t>
            </w:r>
          </w:p>
        </w:tc>
        <w:tc>
          <w:tcPr>
            <w:tcW w:w="442" w:type="pct"/>
            <w:gridSpan w:val="2"/>
            <w:tcBorders>
              <w:top w:val="nil"/>
              <w:left w:val="nil"/>
              <w:right w:val="nil"/>
            </w:tcBorders>
            <w:vAlign w:val="bottom"/>
          </w:tcPr>
          <w:p w14:paraId="02286589" w14:textId="77777777" w:rsidR="00A14A74" w:rsidRPr="008442C7" w:rsidRDefault="00A14A74" w:rsidP="00A14A74">
            <w:pPr>
              <w:spacing w:line="240" w:lineRule="exact"/>
              <w:ind w:left="-106" w:right="-86"/>
              <w:jc w:val="center"/>
              <w:rPr>
                <w:rFonts w:ascii="CordiaUPC" w:hAnsi="CordiaUPC" w:cs="CordiaUPC"/>
                <w:sz w:val="24"/>
                <w:szCs w:val="24"/>
                <w:rtl/>
                <w:cs/>
                <w:lang w:val="en-US"/>
              </w:rPr>
            </w:pPr>
            <w:r w:rsidRPr="008442C7">
              <w:rPr>
                <w:rFonts w:ascii="CordiaUPC" w:hAnsi="CordiaUPC" w:cs="CordiaUPC" w:hint="cs"/>
                <w:sz w:val="24"/>
                <w:szCs w:val="24"/>
                <w:lang w:val="en-US"/>
              </w:rPr>
              <w:t>Domestic</w:t>
            </w:r>
          </w:p>
        </w:tc>
        <w:tc>
          <w:tcPr>
            <w:tcW w:w="373" w:type="pct"/>
            <w:tcBorders>
              <w:top w:val="nil"/>
              <w:left w:val="nil"/>
              <w:right w:val="nil"/>
            </w:tcBorders>
            <w:vAlign w:val="bottom"/>
          </w:tcPr>
          <w:p w14:paraId="62CBDF35" w14:textId="77777777" w:rsidR="00A14A74" w:rsidRPr="008442C7" w:rsidRDefault="00A14A74" w:rsidP="00A14A74">
            <w:pPr>
              <w:spacing w:line="240" w:lineRule="exact"/>
              <w:ind w:left="-104" w:right="-86"/>
              <w:jc w:val="center"/>
              <w:rPr>
                <w:rFonts w:ascii="CordiaUPC" w:hAnsi="CordiaUPC" w:cs="CordiaUPC"/>
                <w:sz w:val="24"/>
                <w:szCs w:val="24"/>
                <w:rtl/>
                <w:cs/>
                <w:lang w:val="en-US"/>
              </w:rPr>
            </w:pPr>
            <w:r w:rsidRPr="008442C7">
              <w:rPr>
                <w:rFonts w:ascii="CordiaUPC" w:hAnsi="CordiaUPC" w:cs="CordiaUPC" w:hint="cs"/>
                <w:sz w:val="24"/>
                <w:szCs w:val="24"/>
                <w:lang w:val="en-US"/>
              </w:rPr>
              <w:t>Foreign</w:t>
            </w:r>
          </w:p>
        </w:tc>
        <w:tc>
          <w:tcPr>
            <w:tcW w:w="409" w:type="pct"/>
            <w:tcBorders>
              <w:top w:val="nil"/>
              <w:left w:val="nil"/>
              <w:right w:val="nil"/>
            </w:tcBorders>
            <w:vAlign w:val="bottom"/>
          </w:tcPr>
          <w:p w14:paraId="423ED510" w14:textId="77777777" w:rsidR="00A14A74" w:rsidRPr="008442C7" w:rsidRDefault="00A14A74" w:rsidP="00A14A74">
            <w:pPr>
              <w:spacing w:line="240" w:lineRule="exact"/>
              <w:ind w:left="-117" w:right="-86"/>
              <w:jc w:val="center"/>
              <w:rPr>
                <w:rFonts w:ascii="CordiaUPC" w:hAnsi="CordiaUPC" w:cs="CordiaUPC"/>
                <w:sz w:val="24"/>
                <w:szCs w:val="24"/>
                <w:rtl/>
                <w:cs/>
                <w:lang w:val="en-US"/>
              </w:rPr>
            </w:pPr>
            <w:r w:rsidRPr="008442C7">
              <w:rPr>
                <w:rFonts w:ascii="CordiaUPC" w:hAnsi="CordiaUPC" w:cs="CordiaUPC" w:hint="cs"/>
                <w:sz w:val="24"/>
                <w:szCs w:val="24"/>
                <w:lang w:val="en-US"/>
              </w:rPr>
              <w:t>Total</w:t>
            </w:r>
          </w:p>
        </w:tc>
        <w:tc>
          <w:tcPr>
            <w:tcW w:w="431" w:type="pct"/>
            <w:tcBorders>
              <w:top w:val="nil"/>
              <w:left w:val="nil"/>
              <w:right w:val="nil"/>
            </w:tcBorders>
            <w:vAlign w:val="bottom"/>
          </w:tcPr>
          <w:p w14:paraId="7F80AB5D" w14:textId="77777777" w:rsidR="00A14A74" w:rsidRPr="008442C7" w:rsidRDefault="00A14A74" w:rsidP="00A14A74">
            <w:pPr>
              <w:spacing w:line="240" w:lineRule="exact"/>
              <w:ind w:left="-64" w:right="-86"/>
              <w:jc w:val="center"/>
              <w:rPr>
                <w:rFonts w:ascii="CordiaUPC" w:hAnsi="CordiaUPC" w:cs="CordiaUPC"/>
                <w:sz w:val="24"/>
                <w:szCs w:val="24"/>
                <w:rtl/>
                <w:cs/>
                <w:lang w:val="en-US"/>
              </w:rPr>
            </w:pPr>
            <w:r w:rsidRPr="008442C7">
              <w:rPr>
                <w:rFonts w:ascii="CordiaUPC" w:hAnsi="CordiaUPC" w:cs="CordiaUPC" w:hint="cs"/>
                <w:sz w:val="24"/>
                <w:szCs w:val="24"/>
                <w:lang w:val="en-US"/>
              </w:rPr>
              <w:t>Domestic</w:t>
            </w:r>
          </w:p>
        </w:tc>
        <w:tc>
          <w:tcPr>
            <w:tcW w:w="407" w:type="pct"/>
            <w:tcBorders>
              <w:top w:val="nil"/>
              <w:left w:val="nil"/>
              <w:right w:val="nil"/>
            </w:tcBorders>
            <w:vAlign w:val="bottom"/>
          </w:tcPr>
          <w:p w14:paraId="063B05DA" w14:textId="77777777" w:rsidR="00A14A74" w:rsidRPr="008442C7" w:rsidRDefault="00A14A74" w:rsidP="00A14A74">
            <w:pPr>
              <w:spacing w:line="240" w:lineRule="exact"/>
              <w:ind w:left="-93" w:right="-86"/>
              <w:jc w:val="center"/>
              <w:rPr>
                <w:rFonts w:ascii="CordiaUPC" w:hAnsi="CordiaUPC" w:cs="CordiaUPC"/>
                <w:sz w:val="24"/>
                <w:szCs w:val="24"/>
                <w:rtl/>
                <w:cs/>
                <w:lang w:val="en-US"/>
              </w:rPr>
            </w:pPr>
            <w:r w:rsidRPr="008442C7">
              <w:rPr>
                <w:rFonts w:ascii="CordiaUPC" w:hAnsi="CordiaUPC" w:cs="CordiaUPC" w:hint="cs"/>
                <w:sz w:val="24"/>
                <w:szCs w:val="24"/>
                <w:lang w:val="en-US"/>
              </w:rPr>
              <w:t>Foreign</w:t>
            </w:r>
          </w:p>
        </w:tc>
        <w:tc>
          <w:tcPr>
            <w:tcW w:w="398" w:type="pct"/>
            <w:tcBorders>
              <w:top w:val="nil"/>
              <w:left w:val="nil"/>
              <w:right w:val="nil"/>
            </w:tcBorders>
            <w:vAlign w:val="bottom"/>
          </w:tcPr>
          <w:p w14:paraId="215C2170" w14:textId="77777777" w:rsidR="00A14A74" w:rsidRPr="008442C7" w:rsidRDefault="00A14A74" w:rsidP="00A14A74">
            <w:pPr>
              <w:spacing w:line="240" w:lineRule="exact"/>
              <w:ind w:left="-113" w:right="-86"/>
              <w:jc w:val="center"/>
              <w:rPr>
                <w:rFonts w:ascii="CordiaUPC" w:hAnsi="CordiaUPC" w:cs="CordiaUPC"/>
                <w:sz w:val="24"/>
                <w:szCs w:val="24"/>
                <w:lang w:val="en-US"/>
              </w:rPr>
            </w:pPr>
            <w:r w:rsidRPr="008442C7">
              <w:rPr>
                <w:rFonts w:ascii="CordiaUPC" w:hAnsi="CordiaUPC" w:cs="CordiaUPC" w:hint="cs"/>
                <w:sz w:val="24"/>
                <w:szCs w:val="24"/>
                <w:lang w:val="en-US"/>
              </w:rPr>
              <w:t>Total</w:t>
            </w:r>
          </w:p>
        </w:tc>
      </w:tr>
      <w:tr w:rsidR="00A14A74" w:rsidRPr="008442C7" w14:paraId="4F84D2B2" w14:textId="77777777" w:rsidTr="00A14A74">
        <w:tc>
          <w:tcPr>
            <w:tcW w:w="1107" w:type="pct"/>
            <w:tcBorders>
              <w:top w:val="nil"/>
              <w:left w:val="nil"/>
              <w:bottom w:val="nil"/>
              <w:right w:val="nil"/>
            </w:tcBorders>
            <w:vAlign w:val="bottom"/>
          </w:tcPr>
          <w:p w14:paraId="2B795FB2" w14:textId="77777777" w:rsidR="00A14A74" w:rsidRPr="008442C7" w:rsidRDefault="00A14A74" w:rsidP="00A14A74">
            <w:pPr>
              <w:pStyle w:val="Heading3"/>
              <w:spacing w:before="0" w:after="0" w:line="240" w:lineRule="exact"/>
              <w:ind w:left="132" w:right="-126" w:hanging="120"/>
              <w:rPr>
                <w:rFonts w:ascii="CordiaUPC" w:hAnsi="CordiaUPC" w:cs="CordiaUPC"/>
                <w:b/>
                <w:bCs/>
                <w:sz w:val="24"/>
                <w:szCs w:val="24"/>
                <w:rtl/>
                <w:cs/>
                <w:lang w:val="th-TH"/>
              </w:rPr>
            </w:pPr>
          </w:p>
        </w:tc>
        <w:tc>
          <w:tcPr>
            <w:tcW w:w="844" w:type="pct"/>
            <w:tcBorders>
              <w:top w:val="nil"/>
              <w:left w:val="nil"/>
              <w:bottom w:val="nil"/>
              <w:right w:val="nil"/>
            </w:tcBorders>
            <w:vAlign w:val="bottom"/>
          </w:tcPr>
          <w:p w14:paraId="6A59036E" w14:textId="77777777" w:rsidR="00A14A74" w:rsidRPr="008442C7" w:rsidRDefault="00A14A74" w:rsidP="00A14A74">
            <w:pPr>
              <w:spacing w:line="240" w:lineRule="exact"/>
              <w:ind w:left="-120" w:right="-100"/>
              <w:jc w:val="center"/>
              <w:rPr>
                <w:rFonts w:ascii="CordiaUPC" w:hAnsi="CordiaUPC" w:cs="CordiaUPC"/>
                <w:i/>
                <w:iCs/>
                <w:sz w:val="24"/>
                <w:szCs w:val="24"/>
                <w:rtl/>
                <w:cs/>
                <w:lang w:val="en-US"/>
              </w:rPr>
            </w:pPr>
            <w:r>
              <w:rPr>
                <w:rFonts w:ascii="CordiaUPC" w:hAnsi="CordiaUPC" w:cs="CordiaUPC"/>
                <w:i/>
                <w:iCs/>
                <w:sz w:val="24"/>
                <w:szCs w:val="24"/>
                <w:lang w:val="en-US"/>
              </w:rPr>
              <w:t>(%)</w:t>
            </w:r>
          </w:p>
        </w:tc>
        <w:tc>
          <w:tcPr>
            <w:tcW w:w="589" w:type="pct"/>
            <w:tcBorders>
              <w:top w:val="nil"/>
              <w:left w:val="nil"/>
              <w:bottom w:val="nil"/>
              <w:right w:val="nil"/>
            </w:tcBorders>
            <w:vAlign w:val="bottom"/>
          </w:tcPr>
          <w:p w14:paraId="73E59602" w14:textId="77777777" w:rsidR="00A14A74" w:rsidRPr="008442C7" w:rsidRDefault="00A14A74" w:rsidP="00A14A74">
            <w:pPr>
              <w:spacing w:line="240" w:lineRule="exact"/>
              <w:ind w:left="-109" w:right="-93"/>
              <w:jc w:val="center"/>
              <w:rPr>
                <w:rFonts w:ascii="CordiaUPC" w:hAnsi="CordiaUPC" w:cs="CordiaUPC"/>
                <w:i/>
                <w:iCs/>
                <w:sz w:val="24"/>
                <w:szCs w:val="24"/>
                <w:rtl/>
                <w:cs/>
                <w:lang w:val="th-TH"/>
              </w:rPr>
            </w:pPr>
          </w:p>
        </w:tc>
        <w:tc>
          <w:tcPr>
            <w:tcW w:w="2460" w:type="pct"/>
            <w:gridSpan w:val="7"/>
            <w:tcBorders>
              <w:top w:val="nil"/>
              <w:left w:val="nil"/>
              <w:right w:val="nil"/>
            </w:tcBorders>
            <w:vAlign w:val="bottom"/>
          </w:tcPr>
          <w:p w14:paraId="49B8BF04" w14:textId="77777777" w:rsidR="00A14A74" w:rsidRPr="008442C7" w:rsidRDefault="00A14A74" w:rsidP="00A14A74">
            <w:pPr>
              <w:spacing w:line="240" w:lineRule="exact"/>
              <w:ind w:left="-103" w:right="-86"/>
              <w:jc w:val="center"/>
              <w:rPr>
                <w:rFonts w:ascii="CordiaUPC" w:hAnsi="CordiaUPC" w:cs="CordiaUPC"/>
                <w:i/>
                <w:iCs/>
                <w:sz w:val="24"/>
                <w:szCs w:val="24"/>
                <w:rtl/>
                <w:cs/>
                <w:lang w:val="en-US"/>
              </w:rPr>
            </w:pPr>
            <w:r w:rsidRPr="008442C7">
              <w:rPr>
                <w:rFonts w:ascii="CordiaUPC" w:hAnsi="CordiaUPC" w:cs="CordiaUPC" w:hint="cs"/>
                <w:i/>
                <w:iCs/>
                <w:sz w:val="24"/>
                <w:szCs w:val="24"/>
                <w:cs/>
                <w:lang w:val="en-US" w:bidi="th-TH"/>
              </w:rPr>
              <w:t>(</w:t>
            </w:r>
            <w:r w:rsidRPr="008442C7">
              <w:rPr>
                <w:rFonts w:ascii="CordiaUPC" w:hAnsi="CordiaUPC" w:cs="CordiaUPC" w:hint="cs"/>
                <w:i/>
                <w:iCs/>
                <w:sz w:val="24"/>
                <w:szCs w:val="24"/>
                <w:lang w:val="en-US"/>
              </w:rPr>
              <w:t>in million Baht</w:t>
            </w:r>
            <w:r w:rsidRPr="008442C7">
              <w:rPr>
                <w:rFonts w:ascii="CordiaUPC" w:hAnsi="CordiaUPC" w:cs="CordiaUPC" w:hint="cs"/>
                <w:i/>
                <w:iCs/>
                <w:sz w:val="24"/>
                <w:szCs w:val="24"/>
                <w:cs/>
                <w:lang w:val="en-US" w:bidi="th-TH"/>
              </w:rPr>
              <w:t>)</w:t>
            </w:r>
          </w:p>
        </w:tc>
      </w:tr>
      <w:tr w:rsidR="004E030E" w:rsidRPr="008442C7" w14:paraId="6411ECA7" w14:textId="77777777" w:rsidTr="00A14A74">
        <w:tc>
          <w:tcPr>
            <w:tcW w:w="1107" w:type="pct"/>
            <w:tcBorders>
              <w:top w:val="nil"/>
              <w:left w:val="nil"/>
              <w:bottom w:val="nil"/>
              <w:right w:val="nil"/>
            </w:tcBorders>
          </w:tcPr>
          <w:p w14:paraId="3593D320" w14:textId="77777777" w:rsidR="004E030E" w:rsidRPr="008442C7" w:rsidRDefault="004E030E" w:rsidP="004E030E">
            <w:pPr>
              <w:spacing w:line="240" w:lineRule="exact"/>
              <w:ind w:left="-9" w:right="-106" w:firstLine="18"/>
              <w:rPr>
                <w:rFonts w:ascii="CordiaUPC" w:hAnsi="CordiaUPC" w:cs="CordiaUPC"/>
                <w:spacing w:val="-6"/>
                <w:sz w:val="24"/>
                <w:szCs w:val="24"/>
                <w:lang w:val="en-US"/>
              </w:rPr>
            </w:pPr>
            <w:r w:rsidRPr="008442C7">
              <w:rPr>
                <w:rFonts w:ascii="CordiaUPC" w:hAnsi="CordiaUPC" w:cs="CordiaUPC" w:hint="cs"/>
                <w:spacing w:val="-6"/>
                <w:sz w:val="24"/>
                <w:szCs w:val="24"/>
              </w:rPr>
              <w:t>Subordinated debentures</w:t>
            </w:r>
            <w:r w:rsidRPr="008442C7">
              <w:rPr>
                <w:rFonts w:ascii="CordiaUPC" w:hAnsi="CordiaUPC" w:cs="CordiaUPC" w:hint="cs"/>
                <w:spacing w:val="-6"/>
                <w:sz w:val="24"/>
                <w:szCs w:val="24"/>
                <w:vertAlign w:val="superscript"/>
                <w:cs/>
                <w:lang w:val="en-US" w:bidi="th-TH"/>
              </w:rPr>
              <w:t xml:space="preserve"> (</w:t>
            </w:r>
            <w:r w:rsidRPr="008442C7">
              <w:rPr>
                <w:rFonts w:ascii="CordiaUPC" w:hAnsi="CordiaUPC" w:cs="CordiaUPC" w:hint="cs"/>
                <w:spacing w:val="-6"/>
                <w:sz w:val="24"/>
                <w:szCs w:val="24"/>
                <w:vertAlign w:val="superscript"/>
                <w:lang w:val="en-US"/>
              </w:rPr>
              <w:t>1</w:t>
            </w:r>
            <w:r w:rsidRPr="008442C7">
              <w:rPr>
                <w:rFonts w:ascii="CordiaUPC" w:hAnsi="CordiaUPC" w:cs="CordiaUPC" w:hint="cs"/>
                <w:spacing w:val="-6"/>
                <w:sz w:val="24"/>
                <w:szCs w:val="24"/>
                <w:vertAlign w:val="superscript"/>
                <w:cs/>
                <w:lang w:val="en-US" w:bidi="th-TH"/>
              </w:rPr>
              <w:t>)</w:t>
            </w:r>
          </w:p>
        </w:tc>
        <w:tc>
          <w:tcPr>
            <w:tcW w:w="844" w:type="pct"/>
            <w:tcBorders>
              <w:top w:val="nil"/>
              <w:left w:val="nil"/>
              <w:bottom w:val="nil"/>
              <w:right w:val="nil"/>
            </w:tcBorders>
          </w:tcPr>
          <w:p w14:paraId="03175203" w14:textId="00F8A792" w:rsidR="004E030E" w:rsidRPr="008442C7" w:rsidRDefault="004E030E" w:rsidP="004E030E">
            <w:pPr>
              <w:spacing w:line="240" w:lineRule="exact"/>
              <w:ind w:left="-120" w:right="-100"/>
              <w:jc w:val="center"/>
              <w:rPr>
                <w:rFonts w:ascii="CordiaUPC" w:hAnsi="CordiaUPC" w:cs="CordiaUPC"/>
                <w:sz w:val="24"/>
                <w:szCs w:val="24"/>
                <w:cs/>
                <w:lang w:val="en-US" w:bidi="th-TH"/>
              </w:rPr>
            </w:pPr>
            <w:r w:rsidRPr="008442C7">
              <w:rPr>
                <w:rFonts w:ascii="CordiaUPC" w:hAnsi="CordiaUPC" w:cs="CordiaUPC" w:hint="cs"/>
                <w:sz w:val="24"/>
                <w:szCs w:val="24"/>
              </w:rPr>
              <w:t>3.50,</w:t>
            </w:r>
            <w:r w:rsidRPr="008442C7">
              <w:rPr>
                <w:rFonts w:ascii="CordiaUPC" w:hAnsi="CordiaUPC" w:cs="CordiaUPC" w:hint="cs"/>
                <w:sz w:val="24"/>
                <w:szCs w:val="24"/>
                <w:cs/>
                <w:lang w:bidi="th-TH"/>
              </w:rPr>
              <w:t xml:space="preserve"> </w:t>
            </w:r>
            <w:r w:rsidRPr="008442C7">
              <w:rPr>
                <w:rFonts w:ascii="CordiaUPC" w:hAnsi="CordiaUPC" w:cs="CordiaUPC" w:hint="cs"/>
                <w:sz w:val="24"/>
                <w:szCs w:val="24"/>
              </w:rPr>
              <w:t>4.00 and 4.90</w:t>
            </w:r>
          </w:p>
        </w:tc>
        <w:tc>
          <w:tcPr>
            <w:tcW w:w="589" w:type="pct"/>
            <w:tcBorders>
              <w:top w:val="nil"/>
              <w:left w:val="nil"/>
              <w:bottom w:val="nil"/>
              <w:right w:val="nil"/>
            </w:tcBorders>
          </w:tcPr>
          <w:p w14:paraId="30B1F955" w14:textId="0995CC77" w:rsidR="004E030E" w:rsidRPr="008442C7" w:rsidRDefault="004E030E" w:rsidP="004E030E">
            <w:pPr>
              <w:spacing w:line="240" w:lineRule="exact"/>
              <w:ind w:left="-109" w:right="-93"/>
              <w:jc w:val="center"/>
              <w:rPr>
                <w:rFonts w:ascii="CordiaUPC" w:hAnsi="CordiaUPC" w:cs="CordiaUPC"/>
                <w:spacing w:val="-6"/>
                <w:sz w:val="24"/>
                <w:szCs w:val="24"/>
                <w:lang w:val="en-US" w:bidi="th-TH"/>
              </w:rPr>
            </w:pPr>
            <w:r w:rsidRPr="008442C7">
              <w:rPr>
                <w:rFonts w:ascii="CordiaUPC" w:hAnsi="CordiaUPC" w:cs="CordiaUPC" w:hint="cs"/>
                <w:spacing w:val="-6"/>
                <w:sz w:val="24"/>
                <w:szCs w:val="24"/>
                <w:lang w:val="en-US"/>
              </w:rPr>
              <w:t>2022</w:t>
            </w:r>
            <w:r w:rsidRPr="008442C7">
              <w:rPr>
                <w:rFonts w:ascii="CordiaUPC" w:hAnsi="CordiaUPC" w:cs="CordiaUPC" w:hint="cs"/>
                <w:spacing w:val="-6"/>
                <w:sz w:val="24"/>
                <w:szCs w:val="24"/>
                <w:vertAlign w:val="superscript"/>
                <w:lang w:val="en-US"/>
              </w:rPr>
              <w:t>(2)</w:t>
            </w:r>
            <w:r w:rsidRPr="008442C7">
              <w:rPr>
                <w:rFonts w:ascii="CordiaUPC" w:hAnsi="CordiaUPC" w:cs="CordiaUPC" w:hint="cs"/>
                <w:spacing w:val="-6"/>
                <w:sz w:val="24"/>
                <w:szCs w:val="24"/>
                <w:lang w:val="en-US"/>
              </w:rPr>
              <w:t xml:space="preserve"> - 2024</w:t>
            </w:r>
            <w:r w:rsidRPr="008442C7">
              <w:rPr>
                <w:rFonts w:ascii="CordiaUPC" w:hAnsi="CordiaUPC" w:cs="CordiaUPC" w:hint="cs"/>
                <w:sz w:val="24"/>
                <w:szCs w:val="24"/>
                <w:vertAlign w:val="superscript"/>
              </w:rPr>
              <w:t>(2)</w:t>
            </w:r>
          </w:p>
        </w:tc>
        <w:tc>
          <w:tcPr>
            <w:tcW w:w="428" w:type="pct"/>
            <w:tcBorders>
              <w:top w:val="nil"/>
              <w:left w:val="nil"/>
              <w:bottom w:val="nil"/>
              <w:right w:val="nil"/>
            </w:tcBorders>
          </w:tcPr>
          <w:p w14:paraId="36B70D38" w14:textId="0FE8F5F4" w:rsidR="004E030E" w:rsidRPr="008442C7" w:rsidRDefault="004E030E" w:rsidP="004E030E">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35,430</w:t>
            </w:r>
          </w:p>
        </w:tc>
        <w:tc>
          <w:tcPr>
            <w:tcW w:w="387" w:type="pct"/>
            <w:gridSpan w:val="2"/>
            <w:tcBorders>
              <w:top w:val="nil"/>
              <w:left w:val="nil"/>
              <w:bottom w:val="nil"/>
              <w:right w:val="nil"/>
            </w:tcBorders>
          </w:tcPr>
          <w:p w14:paraId="2782F7EF" w14:textId="77304543" w:rsidR="004E030E" w:rsidRPr="008442C7" w:rsidRDefault="004E030E" w:rsidP="004E030E">
            <w:pPr>
              <w:tabs>
                <w:tab w:val="decimal" w:pos="458"/>
              </w:tabs>
              <w:spacing w:line="240" w:lineRule="exact"/>
              <w:ind w:left="-108" w:right="-86"/>
              <w:jc w:val="center"/>
              <w:rPr>
                <w:rFonts w:ascii="CordiaUPC" w:hAnsi="CordiaUPC" w:cs="CordiaUPC"/>
                <w:sz w:val="24"/>
                <w:szCs w:val="24"/>
                <w:lang w:val="en-US"/>
              </w:rPr>
            </w:pPr>
            <w:r>
              <w:rPr>
                <w:rFonts w:ascii="CordiaUPC" w:hAnsi="CordiaUPC" w:cs="CordiaUPC"/>
                <w:sz w:val="24"/>
                <w:szCs w:val="24"/>
                <w:lang w:val="en-US"/>
              </w:rPr>
              <w:t>12,821</w:t>
            </w:r>
          </w:p>
        </w:tc>
        <w:tc>
          <w:tcPr>
            <w:tcW w:w="409" w:type="pct"/>
            <w:tcBorders>
              <w:top w:val="nil"/>
              <w:left w:val="nil"/>
              <w:bottom w:val="nil"/>
              <w:right w:val="nil"/>
            </w:tcBorders>
          </w:tcPr>
          <w:p w14:paraId="666E5673" w14:textId="11DE2151" w:rsidR="004E030E" w:rsidRPr="008442C7" w:rsidRDefault="004E030E" w:rsidP="004E030E">
            <w:pPr>
              <w:tabs>
                <w:tab w:val="decimal" w:pos="564"/>
              </w:tabs>
              <w:spacing w:line="240" w:lineRule="exact"/>
              <w:ind w:left="-119" w:right="-152"/>
              <w:rPr>
                <w:rFonts w:ascii="CordiaUPC" w:hAnsi="CordiaUPC" w:cs="CordiaUPC"/>
                <w:sz w:val="24"/>
                <w:szCs w:val="24"/>
                <w:rtl/>
                <w:cs/>
                <w:lang w:val="en-US"/>
              </w:rPr>
            </w:pPr>
            <w:r>
              <w:rPr>
                <w:rFonts w:ascii="CordiaUPC" w:hAnsi="CordiaUPC" w:cs="CordiaUPC"/>
                <w:sz w:val="24"/>
                <w:szCs w:val="24"/>
                <w:lang w:val="en-US"/>
              </w:rPr>
              <w:t>48,251</w:t>
            </w:r>
          </w:p>
        </w:tc>
        <w:tc>
          <w:tcPr>
            <w:tcW w:w="431" w:type="pct"/>
            <w:tcBorders>
              <w:top w:val="nil"/>
              <w:left w:val="nil"/>
              <w:bottom w:val="nil"/>
              <w:right w:val="nil"/>
            </w:tcBorders>
          </w:tcPr>
          <w:p w14:paraId="31F776AF" w14:textId="77777777" w:rsidR="004E030E" w:rsidRPr="008442C7" w:rsidRDefault="004E030E" w:rsidP="004E030E">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35,430</w:t>
            </w:r>
          </w:p>
        </w:tc>
        <w:tc>
          <w:tcPr>
            <w:tcW w:w="407" w:type="pct"/>
            <w:tcBorders>
              <w:top w:val="nil"/>
              <w:left w:val="nil"/>
              <w:bottom w:val="nil"/>
              <w:right w:val="nil"/>
            </w:tcBorders>
          </w:tcPr>
          <w:p w14:paraId="7D90E98B" w14:textId="77777777" w:rsidR="004E030E" w:rsidRPr="008442C7" w:rsidRDefault="004E030E" w:rsidP="004E030E">
            <w:pPr>
              <w:tabs>
                <w:tab w:val="decimal" w:pos="458"/>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12,099</w:t>
            </w:r>
          </w:p>
        </w:tc>
        <w:tc>
          <w:tcPr>
            <w:tcW w:w="398" w:type="pct"/>
            <w:tcBorders>
              <w:top w:val="nil"/>
              <w:left w:val="nil"/>
              <w:bottom w:val="nil"/>
              <w:right w:val="nil"/>
            </w:tcBorders>
          </w:tcPr>
          <w:p w14:paraId="3B5C6EC2" w14:textId="77777777" w:rsidR="004E030E" w:rsidRPr="008442C7" w:rsidRDefault="004E030E" w:rsidP="004E030E">
            <w:pPr>
              <w:tabs>
                <w:tab w:val="decimal" w:pos="564"/>
              </w:tabs>
              <w:spacing w:line="240" w:lineRule="exact"/>
              <w:ind w:left="-119" w:right="-152"/>
              <w:rPr>
                <w:rFonts w:ascii="CordiaUPC" w:hAnsi="CordiaUPC" w:cs="CordiaUPC"/>
                <w:sz w:val="24"/>
                <w:szCs w:val="24"/>
                <w:rtl/>
                <w:cs/>
                <w:lang w:val="en-US"/>
              </w:rPr>
            </w:pPr>
            <w:r w:rsidRPr="008442C7">
              <w:rPr>
                <w:rFonts w:ascii="CordiaUPC" w:eastAsia="Times New Roman" w:hAnsi="CordiaUPC" w:cs="CordiaUPC" w:hint="cs"/>
                <w:sz w:val="24"/>
                <w:szCs w:val="24"/>
              </w:rPr>
              <w:t>47,529</w:t>
            </w:r>
          </w:p>
        </w:tc>
      </w:tr>
      <w:tr w:rsidR="004E030E" w:rsidRPr="008442C7" w14:paraId="73992BAF" w14:textId="77777777" w:rsidTr="00A14A74">
        <w:tc>
          <w:tcPr>
            <w:tcW w:w="1107" w:type="pct"/>
            <w:tcBorders>
              <w:top w:val="nil"/>
              <w:left w:val="nil"/>
              <w:bottom w:val="nil"/>
              <w:right w:val="nil"/>
            </w:tcBorders>
          </w:tcPr>
          <w:p w14:paraId="1EB0BD41" w14:textId="77777777" w:rsidR="004E030E" w:rsidRPr="008442C7" w:rsidRDefault="004E030E" w:rsidP="004E030E">
            <w:pPr>
              <w:spacing w:line="240" w:lineRule="exact"/>
              <w:ind w:left="-9" w:right="-106" w:firstLine="18"/>
              <w:rPr>
                <w:rFonts w:ascii="CordiaUPC" w:hAnsi="CordiaUPC" w:cs="CordiaUPC"/>
                <w:sz w:val="24"/>
                <w:szCs w:val="24"/>
              </w:rPr>
            </w:pPr>
            <w:r w:rsidRPr="008442C7">
              <w:rPr>
                <w:rFonts w:ascii="CordiaUPC" w:hAnsi="CordiaUPC" w:cs="CordiaUPC" w:hint="cs"/>
                <w:sz w:val="24"/>
                <w:szCs w:val="24"/>
              </w:rPr>
              <w:t>Senior debentures</w:t>
            </w:r>
          </w:p>
        </w:tc>
        <w:tc>
          <w:tcPr>
            <w:tcW w:w="844" w:type="pct"/>
            <w:tcBorders>
              <w:top w:val="nil"/>
              <w:left w:val="nil"/>
              <w:bottom w:val="nil"/>
              <w:right w:val="nil"/>
            </w:tcBorders>
          </w:tcPr>
          <w:p w14:paraId="7D592061" w14:textId="4ED98EBD" w:rsidR="004E030E" w:rsidRPr="008442C7" w:rsidRDefault="004E030E" w:rsidP="004E030E">
            <w:pPr>
              <w:spacing w:line="240" w:lineRule="exact"/>
              <w:ind w:left="-120" w:right="-100"/>
              <w:jc w:val="center"/>
              <w:rPr>
                <w:rFonts w:ascii="CordiaUPC" w:hAnsi="CordiaUPC" w:cs="CordiaUPC"/>
                <w:sz w:val="24"/>
                <w:szCs w:val="24"/>
                <w:lang w:val="en-US" w:bidi="th-TH"/>
              </w:rPr>
            </w:pPr>
            <w:r w:rsidRPr="008442C7">
              <w:rPr>
                <w:rFonts w:ascii="CordiaUPC" w:hAnsi="CordiaUPC" w:cs="CordiaUPC" w:hint="cs"/>
                <w:sz w:val="24"/>
                <w:szCs w:val="24"/>
              </w:rPr>
              <w:t>3.108,</w:t>
            </w:r>
            <w:r w:rsidRPr="008442C7">
              <w:rPr>
                <w:rFonts w:ascii="CordiaUPC" w:hAnsi="CordiaUPC" w:cs="CordiaUPC" w:hint="cs"/>
                <w:sz w:val="24"/>
                <w:szCs w:val="24"/>
                <w:cs/>
                <w:lang w:bidi="th-TH"/>
              </w:rPr>
              <w:t xml:space="preserve"> </w:t>
            </w:r>
            <w:r w:rsidRPr="008442C7">
              <w:rPr>
                <w:rFonts w:ascii="CordiaUPC" w:hAnsi="CordiaUPC" w:cs="CordiaUPC" w:hint="cs"/>
                <w:sz w:val="24"/>
                <w:szCs w:val="24"/>
              </w:rPr>
              <w:t>6mLibor+1.05 and 0.22-0.85</w:t>
            </w:r>
          </w:p>
        </w:tc>
        <w:tc>
          <w:tcPr>
            <w:tcW w:w="589" w:type="pct"/>
            <w:tcBorders>
              <w:top w:val="nil"/>
              <w:left w:val="nil"/>
              <w:bottom w:val="nil"/>
              <w:right w:val="nil"/>
            </w:tcBorders>
          </w:tcPr>
          <w:p w14:paraId="4F96DB85" w14:textId="77777777" w:rsidR="00473896" w:rsidRDefault="00473896" w:rsidP="004E030E">
            <w:pPr>
              <w:spacing w:line="240" w:lineRule="exact"/>
              <w:ind w:left="-109" w:right="-93"/>
              <w:jc w:val="center"/>
              <w:rPr>
                <w:rFonts w:ascii="CordiaUPC" w:hAnsi="CordiaUPC" w:cs="CordiaUPC"/>
                <w:spacing w:val="-6"/>
                <w:sz w:val="24"/>
                <w:szCs w:val="24"/>
                <w:lang w:val="en-US"/>
              </w:rPr>
            </w:pPr>
          </w:p>
          <w:p w14:paraId="2250C2E6" w14:textId="5089BFFB" w:rsidR="004E030E" w:rsidRPr="008442C7" w:rsidRDefault="004E030E" w:rsidP="004E030E">
            <w:pPr>
              <w:spacing w:line="240" w:lineRule="exact"/>
              <w:ind w:left="-109" w:right="-93"/>
              <w:jc w:val="center"/>
              <w:rPr>
                <w:rFonts w:ascii="CordiaUPC" w:hAnsi="CordiaUPC" w:cs="CordiaUPC"/>
                <w:sz w:val="24"/>
                <w:szCs w:val="24"/>
                <w:lang w:val="en-US"/>
              </w:rPr>
            </w:pPr>
            <w:r w:rsidRPr="008442C7">
              <w:rPr>
                <w:rFonts w:ascii="CordiaUPC" w:hAnsi="CordiaUPC" w:cs="CordiaUPC" w:hint="cs"/>
                <w:spacing w:val="-6"/>
                <w:sz w:val="24"/>
                <w:szCs w:val="24"/>
                <w:lang w:val="en-US"/>
              </w:rPr>
              <w:t>2021 - 2025</w:t>
            </w:r>
          </w:p>
        </w:tc>
        <w:tc>
          <w:tcPr>
            <w:tcW w:w="428" w:type="pct"/>
            <w:tcBorders>
              <w:top w:val="nil"/>
              <w:left w:val="nil"/>
              <w:bottom w:val="nil"/>
              <w:right w:val="nil"/>
            </w:tcBorders>
            <w:vAlign w:val="bottom"/>
          </w:tcPr>
          <w:p w14:paraId="0F51C6D4" w14:textId="11B0CB37" w:rsidR="004E030E" w:rsidRPr="008442C7" w:rsidRDefault="004E030E" w:rsidP="004E030E">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w:t>
            </w:r>
          </w:p>
        </w:tc>
        <w:tc>
          <w:tcPr>
            <w:tcW w:w="387" w:type="pct"/>
            <w:gridSpan w:val="2"/>
            <w:tcBorders>
              <w:top w:val="nil"/>
              <w:left w:val="nil"/>
              <w:bottom w:val="nil"/>
              <w:right w:val="nil"/>
            </w:tcBorders>
            <w:vAlign w:val="bottom"/>
          </w:tcPr>
          <w:p w14:paraId="4F455B40" w14:textId="3DB19592" w:rsidR="004E030E" w:rsidRPr="0012064F" w:rsidRDefault="004E030E" w:rsidP="004E030E">
            <w:pPr>
              <w:tabs>
                <w:tab w:val="decimal" w:pos="524"/>
              </w:tabs>
              <w:spacing w:line="240" w:lineRule="exact"/>
              <w:ind w:left="-108" w:right="-86"/>
              <w:jc w:val="center"/>
              <w:rPr>
                <w:rFonts w:ascii="CordiaUPC" w:hAnsi="CordiaUPC" w:cs="CordiaUPC"/>
                <w:sz w:val="24"/>
                <w:szCs w:val="24"/>
                <w:lang w:val="en-US"/>
              </w:rPr>
            </w:pPr>
            <w:r w:rsidRPr="0012064F">
              <w:rPr>
                <w:rFonts w:ascii="CordiaUPC" w:hAnsi="CordiaUPC" w:cs="CordiaUPC"/>
                <w:sz w:val="24"/>
                <w:szCs w:val="24"/>
                <w:lang w:val="en-US"/>
              </w:rPr>
              <w:t>27,16</w:t>
            </w:r>
            <w:r w:rsidR="006C31EC" w:rsidRPr="0012064F">
              <w:rPr>
                <w:rFonts w:ascii="CordiaUPC" w:hAnsi="CordiaUPC" w:cs="CordiaUPC"/>
                <w:sz w:val="24"/>
                <w:szCs w:val="24"/>
                <w:lang w:val="en-US"/>
              </w:rPr>
              <w:t>5</w:t>
            </w:r>
          </w:p>
        </w:tc>
        <w:tc>
          <w:tcPr>
            <w:tcW w:w="409" w:type="pct"/>
            <w:tcBorders>
              <w:top w:val="nil"/>
              <w:left w:val="nil"/>
              <w:bottom w:val="nil"/>
              <w:right w:val="nil"/>
            </w:tcBorders>
            <w:vAlign w:val="bottom"/>
          </w:tcPr>
          <w:p w14:paraId="32CA94D8" w14:textId="55CE4D49" w:rsidR="004E030E" w:rsidRPr="0012064F" w:rsidRDefault="004E030E" w:rsidP="004E030E">
            <w:pPr>
              <w:tabs>
                <w:tab w:val="decimal" w:pos="564"/>
              </w:tabs>
              <w:spacing w:line="240" w:lineRule="exact"/>
              <w:ind w:left="-119" w:right="-152"/>
              <w:rPr>
                <w:rFonts w:ascii="CordiaUPC" w:hAnsi="CordiaUPC" w:cs="CordiaUPC"/>
                <w:sz w:val="24"/>
                <w:szCs w:val="24"/>
                <w:lang w:val="en-US"/>
              </w:rPr>
            </w:pPr>
            <w:r w:rsidRPr="0012064F">
              <w:rPr>
                <w:rFonts w:ascii="CordiaUPC" w:hAnsi="CordiaUPC" w:cs="CordiaUPC"/>
                <w:sz w:val="24"/>
                <w:szCs w:val="24"/>
                <w:lang w:val="en-US"/>
              </w:rPr>
              <w:t>27,16</w:t>
            </w:r>
            <w:r w:rsidR="006C31EC" w:rsidRPr="0012064F">
              <w:rPr>
                <w:rFonts w:ascii="CordiaUPC" w:hAnsi="CordiaUPC" w:cs="CordiaUPC"/>
                <w:sz w:val="24"/>
                <w:szCs w:val="24"/>
                <w:lang w:val="en-US"/>
              </w:rPr>
              <w:t>5</w:t>
            </w:r>
          </w:p>
        </w:tc>
        <w:tc>
          <w:tcPr>
            <w:tcW w:w="431" w:type="pct"/>
            <w:tcBorders>
              <w:top w:val="nil"/>
              <w:left w:val="nil"/>
              <w:bottom w:val="nil"/>
              <w:right w:val="nil"/>
            </w:tcBorders>
            <w:vAlign w:val="bottom"/>
          </w:tcPr>
          <w:p w14:paraId="20BD0035" w14:textId="77777777" w:rsidR="004E030E" w:rsidRPr="008442C7" w:rsidRDefault="004E030E" w:rsidP="004E030E">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w:t>
            </w:r>
          </w:p>
        </w:tc>
        <w:tc>
          <w:tcPr>
            <w:tcW w:w="407" w:type="pct"/>
            <w:tcBorders>
              <w:top w:val="nil"/>
              <w:left w:val="nil"/>
              <w:bottom w:val="nil"/>
              <w:right w:val="nil"/>
            </w:tcBorders>
            <w:vAlign w:val="bottom"/>
          </w:tcPr>
          <w:p w14:paraId="0DBDADA6" w14:textId="77777777" w:rsidR="004E030E" w:rsidRPr="008442C7" w:rsidRDefault="004E030E" w:rsidP="004E030E">
            <w:pPr>
              <w:tabs>
                <w:tab w:val="decimal" w:pos="524"/>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41,331</w:t>
            </w:r>
          </w:p>
        </w:tc>
        <w:tc>
          <w:tcPr>
            <w:tcW w:w="398" w:type="pct"/>
            <w:tcBorders>
              <w:top w:val="nil"/>
              <w:left w:val="nil"/>
              <w:bottom w:val="nil"/>
              <w:right w:val="nil"/>
            </w:tcBorders>
            <w:vAlign w:val="bottom"/>
          </w:tcPr>
          <w:p w14:paraId="40BB7C37" w14:textId="77777777" w:rsidR="004E030E" w:rsidRPr="008442C7" w:rsidRDefault="004E030E" w:rsidP="004E030E">
            <w:pPr>
              <w:tabs>
                <w:tab w:val="decimal" w:pos="564"/>
              </w:tabs>
              <w:spacing w:line="240" w:lineRule="exact"/>
              <w:ind w:left="-119" w:right="-152"/>
              <w:rPr>
                <w:rFonts w:ascii="CordiaUPC" w:hAnsi="CordiaUPC" w:cs="CordiaUPC"/>
                <w:sz w:val="24"/>
                <w:szCs w:val="24"/>
                <w:lang w:val="en-US"/>
              </w:rPr>
            </w:pPr>
            <w:r w:rsidRPr="008442C7">
              <w:rPr>
                <w:rFonts w:ascii="CordiaUPC" w:eastAsia="Times New Roman" w:hAnsi="CordiaUPC" w:cs="CordiaUPC" w:hint="cs"/>
                <w:sz w:val="24"/>
                <w:szCs w:val="24"/>
              </w:rPr>
              <w:t>41,331</w:t>
            </w:r>
          </w:p>
        </w:tc>
      </w:tr>
      <w:tr w:rsidR="004E030E" w:rsidRPr="008442C7" w14:paraId="7AF5FC51" w14:textId="77777777" w:rsidTr="00A14A74">
        <w:tc>
          <w:tcPr>
            <w:tcW w:w="1107" w:type="pct"/>
            <w:tcBorders>
              <w:top w:val="nil"/>
              <w:left w:val="nil"/>
              <w:bottom w:val="nil"/>
              <w:right w:val="nil"/>
            </w:tcBorders>
            <w:vAlign w:val="bottom"/>
          </w:tcPr>
          <w:p w14:paraId="562DD361" w14:textId="77777777" w:rsidR="004E030E" w:rsidRPr="008442C7" w:rsidRDefault="004E030E" w:rsidP="004E030E">
            <w:pPr>
              <w:spacing w:line="240" w:lineRule="exact"/>
              <w:ind w:left="-9" w:right="-107" w:firstLine="18"/>
              <w:rPr>
                <w:rFonts w:ascii="CordiaUPC" w:hAnsi="CordiaUPC" w:cs="CordiaUPC"/>
                <w:sz w:val="24"/>
                <w:szCs w:val="24"/>
                <w:lang w:val="en-US"/>
              </w:rPr>
            </w:pPr>
            <w:r w:rsidRPr="008442C7">
              <w:rPr>
                <w:rFonts w:ascii="CordiaUPC" w:hAnsi="CordiaUPC" w:cs="CordiaUPC" w:hint="cs"/>
                <w:sz w:val="24"/>
                <w:szCs w:val="24"/>
                <w:lang w:val="en-US"/>
              </w:rPr>
              <w:t xml:space="preserve">Bills of exchange </w:t>
            </w:r>
            <w:r w:rsidRPr="008442C7">
              <w:rPr>
                <w:rFonts w:ascii="CordiaUPC" w:hAnsi="CordiaUPC" w:cs="CordiaUPC" w:hint="cs"/>
                <w:sz w:val="24"/>
                <w:szCs w:val="24"/>
                <w:vertAlign w:val="superscript"/>
                <w:cs/>
                <w:lang w:val="en-US" w:bidi="th-TH"/>
              </w:rPr>
              <w:t>(</w:t>
            </w:r>
            <w:r w:rsidRPr="008442C7">
              <w:rPr>
                <w:rFonts w:ascii="CordiaUPC" w:hAnsi="CordiaUPC" w:cs="CordiaUPC" w:hint="cs"/>
                <w:sz w:val="24"/>
                <w:szCs w:val="24"/>
                <w:vertAlign w:val="superscript"/>
                <w:lang w:val="en-US"/>
              </w:rPr>
              <w:t>3</w:t>
            </w:r>
            <w:r w:rsidRPr="008442C7">
              <w:rPr>
                <w:rFonts w:ascii="CordiaUPC" w:hAnsi="CordiaUPC" w:cs="CordiaUPC" w:hint="cs"/>
                <w:sz w:val="24"/>
                <w:szCs w:val="24"/>
                <w:vertAlign w:val="superscript"/>
                <w:cs/>
                <w:lang w:val="en-US" w:bidi="th-TH"/>
              </w:rPr>
              <w:t>)</w:t>
            </w:r>
          </w:p>
        </w:tc>
        <w:tc>
          <w:tcPr>
            <w:tcW w:w="844" w:type="pct"/>
            <w:tcBorders>
              <w:top w:val="nil"/>
              <w:left w:val="nil"/>
              <w:bottom w:val="nil"/>
              <w:right w:val="nil"/>
            </w:tcBorders>
            <w:vAlign w:val="bottom"/>
          </w:tcPr>
          <w:p w14:paraId="3713255A" w14:textId="09A98B50" w:rsidR="004E030E" w:rsidRPr="008442C7" w:rsidRDefault="004E030E" w:rsidP="004E030E">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2.15 and</w:t>
            </w:r>
          </w:p>
        </w:tc>
        <w:tc>
          <w:tcPr>
            <w:tcW w:w="589" w:type="pct"/>
            <w:tcBorders>
              <w:top w:val="nil"/>
              <w:left w:val="nil"/>
              <w:bottom w:val="nil"/>
              <w:right w:val="nil"/>
            </w:tcBorders>
            <w:vAlign w:val="bottom"/>
          </w:tcPr>
          <w:p w14:paraId="748CC3DC" w14:textId="120DE8CB" w:rsidR="004E030E" w:rsidRPr="008442C7" w:rsidRDefault="004E030E" w:rsidP="004E030E">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 xml:space="preserve">At call and </w:t>
            </w:r>
          </w:p>
        </w:tc>
        <w:tc>
          <w:tcPr>
            <w:tcW w:w="428" w:type="pct"/>
            <w:tcBorders>
              <w:top w:val="nil"/>
              <w:left w:val="nil"/>
              <w:bottom w:val="nil"/>
              <w:right w:val="nil"/>
            </w:tcBorders>
            <w:vAlign w:val="bottom"/>
          </w:tcPr>
          <w:p w14:paraId="5742CAC7" w14:textId="77777777" w:rsidR="004E030E" w:rsidRPr="008442C7" w:rsidRDefault="004E030E" w:rsidP="004E030E">
            <w:pPr>
              <w:tabs>
                <w:tab w:val="decimal" w:pos="619"/>
              </w:tabs>
              <w:spacing w:line="240" w:lineRule="exact"/>
              <w:ind w:left="-110" w:right="-86"/>
              <w:rPr>
                <w:rFonts w:ascii="CordiaUPC" w:hAnsi="CordiaUPC" w:cs="CordiaUPC"/>
                <w:sz w:val="24"/>
                <w:szCs w:val="24"/>
                <w:lang w:val="en-US"/>
              </w:rPr>
            </w:pPr>
          </w:p>
        </w:tc>
        <w:tc>
          <w:tcPr>
            <w:tcW w:w="387" w:type="pct"/>
            <w:gridSpan w:val="2"/>
            <w:tcBorders>
              <w:top w:val="nil"/>
              <w:left w:val="nil"/>
              <w:right w:val="nil"/>
            </w:tcBorders>
            <w:vAlign w:val="bottom"/>
          </w:tcPr>
          <w:p w14:paraId="386A17E0" w14:textId="77777777" w:rsidR="004E030E" w:rsidRPr="0012064F" w:rsidRDefault="004E030E" w:rsidP="004E030E">
            <w:pPr>
              <w:tabs>
                <w:tab w:val="decimal" w:pos="520"/>
              </w:tabs>
              <w:spacing w:line="240" w:lineRule="exact"/>
              <w:ind w:left="-108" w:right="-161"/>
              <w:rPr>
                <w:rFonts w:ascii="CordiaUPC" w:hAnsi="CordiaUPC" w:cs="CordiaUPC"/>
                <w:sz w:val="24"/>
                <w:szCs w:val="24"/>
                <w:lang w:val="en-US"/>
              </w:rPr>
            </w:pPr>
          </w:p>
        </w:tc>
        <w:tc>
          <w:tcPr>
            <w:tcW w:w="409" w:type="pct"/>
            <w:tcBorders>
              <w:top w:val="nil"/>
              <w:left w:val="nil"/>
              <w:right w:val="nil"/>
            </w:tcBorders>
            <w:vAlign w:val="bottom"/>
          </w:tcPr>
          <w:p w14:paraId="5922AF36" w14:textId="77777777" w:rsidR="004E030E" w:rsidRPr="0012064F" w:rsidRDefault="004E030E" w:rsidP="004E030E">
            <w:pPr>
              <w:tabs>
                <w:tab w:val="decimal" w:pos="564"/>
              </w:tabs>
              <w:spacing w:line="240" w:lineRule="exact"/>
              <w:ind w:left="-119" w:right="-152"/>
              <w:rPr>
                <w:rFonts w:ascii="CordiaUPC" w:hAnsi="CordiaUPC" w:cs="CordiaUPC"/>
                <w:sz w:val="24"/>
                <w:szCs w:val="24"/>
                <w:lang w:val="en-US"/>
              </w:rPr>
            </w:pPr>
          </w:p>
        </w:tc>
        <w:tc>
          <w:tcPr>
            <w:tcW w:w="431" w:type="pct"/>
            <w:tcBorders>
              <w:top w:val="nil"/>
              <w:left w:val="nil"/>
              <w:bottom w:val="nil"/>
              <w:right w:val="nil"/>
            </w:tcBorders>
            <w:vAlign w:val="bottom"/>
          </w:tcPr>
          <w:p w14:paraId="22A8855C" w14:textId="77777777" w:rsidR="004E030E" w:rsidRPr="008442C7" w:rsidRDefault="004E030E" w:rsidP="004E030E">
            <w:pPr>
              <w:tabs>
                <w:tab w:val="decimal" w:pos="619"/>
              </w:tabs>
              <w:spacing w:line="240" w:lineRule="exact"/>
              <w:ind w:left="-110" w:right="-86"/>
              <w:rPr>
                <w:rFonts w:ascii="CordiaUPC" w:hAnsi="CordiaUPC" w:cs="CordiaUPC"/>
                <w:sz w:val="24"/>
                <w:szCs w:val="24"/>
                <w:lang w:val="en-US"/>
              </w:rPr>
            </w:pPr>
          </w:p>
        </w:tc>
        <w:tc>
          <w:tcPr>
            <w:tcW w:w="407" w:type="pct"/>
            <w:tcBorders>
              <w:top w:val="nil"/>
              <w:left w:val="nil"/>
              <w:right w:val="nil"/>
            </w:tcBorders>
            <w:vAlign w:val="bottom"/>
          </w:tcPr>
          <w:p w14:paraId="3610CCA0" w14:textId="77777777" w:rsidR="004E030E" w:rsidRPr="008442C7" w:rsidRDefault="004E030E" w:rsidP="004E030E">
            <w:pPr>
              <w:tabs>
                <w:tab w:val="decimal" w:pos="554"/>
              </w:tabs>
              <w:spacing w:line="240" w:lineRule="exact"/>
              <w:ind w:left="-108" w:right="-86"/>
              <w:rPr>
                <w:rFonts w:ascii="CordiaUPC" w:hAnsi="CordiaUPC" w:cs="CordiaUPC"/>
                <w:sz w:val="24"/>
                <w:szCs w:val="24"/>
                <w:lang w:val="en-US"/>
              </w:rPr>
            </w:pPr>
          </w:p>
        </w:tc>
        <w:tc>
          <w:tcPr>
            <w:tcW w:w="398" w:type="pct"/>
            <w:tcBorders>
              <w:top w:val="nil"/>
              <w:left w:val="nil"/>
              <w:right w:val="nil"/>
            </w:tcBorders>
            <w:vAlign w:val="bottom"/>
          </w:tcPr>
          <w:p w14:paraId="3D86E46D" w14:textId="77777777" w:rsidR="004E030E" w:rsidRPr="008442C7" w:rsidRDefault="004E030E" w:rsidP="004E030E">
            <w:pPr>
              <w:tabs>
                <w:tab w:val="decimal" w:pos="564"/>
              </w:tabs>
              <w:spacing w:line="240" w:lineRule="exact"/>
              <w:ind w:left="-119" w:right="-152"/>
              <w:rPr>
                <w:rFonts w:ascii="CordiaUPC" w:hAnsi="CordiaUPC" w:cs="CordiaUPC"/>
                <w:sz w:val="24"/>
                <w:szCs w:val="24"/>
                <w:lang w:val="en-US"/>
              </w:rPr>
            </w:pPr>
          </w:p>
        </w:tc>
      </w:tr>
      <w:tr w:rsidR="004E030E" w:rsidRPr="008442C7" w14:paraId="542C95A4" w14:textId="77777777" w:rsidTr="00A14A74">
        <w:tc>
          <w:tcPr>
            <w:tcW w:w="1107" w:type="pct"/>
            <w:tcBorders>
              <w:top w:val="nil"/>
              <w:left w:val="nil"/>
              <w:bottom w:val="nil"/>
              <w:right w:val="nil"/>
            </w:tcBorders>
            <w:vAlign w:val="bottom"/>
          </w:tcPr>
          <w:p w14:paraId="49DD9DA5" w14:textId="77777777" w:rsidR="004E030E" w:rsidRPr="008442C7" w:rsidRDefault="004E030E" w:rsidP="004E030E">
            <w:pPr>
              <w:spacing w:line="240" w:lineRule="exact"/>
              <w:ind w:left="-9" w:right="-107" w:firstLine="18"/>
              <w:rPr>
                <w:rFonts w:ascii="CordiaUPC" w:hAnsi="CordiaUPC" w:cs="CordiaUPC"/>
                <w:sz w:val="24"/>
                <w:szCs w:val="24"/>
                <w:lang w:val="en-US"/>
              </w:rPr>
            </w:pPr>
            <w:r w:rsidRPr="008442C7">
              <w:rPr>
                <w:rFonts w:ascii="CordiaUPC" w:hAnsi="CordiaUPC" w:cs="CordiaUPC" w:hint="cs"/>
                <w:sz w:val="24"/>
                <w:szCs w:val="24"/>
                <w:lang w:val="en-US"/>
              </w:rPr>
              <w:t xml:space="preserve">  </w:t>
            </w:r>
            <w:r>
              <w:rPr>
                <w:rFonts w:ascii="CordiaUPC" w:hAnsi="CordiaUPC" w:cs="CordiaUPC"/>
                <w:sz w:val="24"/>
                <w:szCs w:val="24"/>
                <w:lang w:val="en-US"/>
              </w:rPr>
              <w:t xml:space="preserve">  </w:t>
            </w:r>
            <w:r w:rsidRPr="008442C7">
              <w:rPr>
                <w:rFonts w:ascii="CordiaUPC" w:hAnsi="CordiaUPC" w:cs="CordiaUPC" w:hint="cs"/>
                <w:sz w:val="24"/>
                <w:szCs w:val="24"/>
                <w:lang w:val="en-US"/>
              </w:rPr>
              <w:t>and promissory notes</w:t>
            </w:r>
          </w:p>
        </w:tc>
        <w:tc>
          <w:tcPr>
            <w:tcW w:w="844" w:type="pct"/>
            <w:tcBorders>
              <w:top w:val="nil"/>
              <w:left w:val="nil"/>
              <w:bottom w:val="nil"/>
              <w:right w:val="nil"/>
            </w:tcBorders>
            <w:vAlign w:val="bottom"/>
          </w:tcPr>
          <w:p w14:paraId="55F5A446" w14:textId="6AFCB6D3" w:rsidR="004E030E" w:rsidRPr="008442C7" w:rsidRDefault="004E030E" w:rsidP="004E030E">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0.05-2.50</w:t>
            </w:r>
          </w:p>
        </w:tc>
        <w:tc>
          <w:tcPr>
            <w:tcW w:w="589" w:type="pct"/>
            <w:tcBorders>
              <w:top w:val="nil"/>
              <w:left w:val="nil"/>
              <w:bottom w:val="nil"/>
              <w:right w:val="nil"/>
            </w:tcBorders>
            <w:vAlign w:val="bottom"/>
          </w:tcPr>
          <w:p w14:paraId="4BABE965" w14:textId="723EE1BD" w:rsidR="004E030E" w:rsidRPr="008442C7" w:rsidRDefault="004E030E" w:rsidP="004E030E">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2012</w:t>
            </w:r>
          </w:p>
        </w:tc>
        <w:tc>
          <w:tcPr>
            <w:tcW w:w="428" w:type="pct"/>
            <w:tcBorders>
              <w:top w:val="nil"/>
              <w:left w:val="nil"/>
              <w:right w:val="nil"/>
            </w:tcBorders>
            <w:vAlign w:val="bottom"/>
          </w:tcPr>
          <w:p w14:paraId="1D25AAF9" w14:textId="50FE7F97" w:rsidR="004E030E" w:rsidRPr="008442C7" w:rsidRDefault="004E030E" w:rsidP="004E030E">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10</w:t>
            </w:r>
          </w:p>
        </w:tc>
        <w:tc>
          <w:tcPr>
            <w:tcW w:w="387" w:type="pct"/>
            <w:gridSpan w:val="2"/>
            <w:tcBorders>
              <w:top w:val="nil"/>
              <w:left w:val="nil"/>
              <w:right w:val="nil"/>
            </w:tcBorders>
            <w:vAlign w:val="bottom"/>
          </w:tcPr>
          <w:p w14:paraId="491CDFC8" w14:textId="4E71A87C" w:rsidR="004E030E" w:rsidRPr="0012064F" w:rsidRDefault="004E030E" w:rsidP="004E030E">
            <w:pPr>
              <w:tabs>
                <w:tab w:val="decimal" w:pos="520"/>
              </w:tabs>
              <w:spacing w:line="240" w:lineRule="exact"/>
              <w:ind w:left="-108" w:right="-251"/>
              <w:rPr>
                <w:rFonts w:ascii="CordiaUPC" w:hAnsi="CordiaUPC" w:cs="CordiaUPC"/>
                <w:sz w:val="24"/>
                <w:szCs w:val="24"/>
                <w:cs/>
                <w:lang w:val="en-US" w:bidi="th-TH"/>
              </w:rPr>
            </w:pPr>
            <w:r w:rsidRPr="0012064F">
              <w:rPr>
                <w:rFonts w:ascii="CordiaUPC" w:hAnsi="CordiaUPC" w:cs="CordiaUPC"/>
                <w:sz w:val="24"/>
                <w:szCs w:val="24"/>
                <w:lang w:val="en-US" w:bidi="th-TH"/>
              </w:rPr>
              <w:t>-</w:t>
            </w:r>
          </w:p>
        </w:tc>
        <w:tc>
          <w:tcPr>
            <w:tcW w:w="409" w:type="pct"/>
            <w:tcBorders>
              <w:top w:val="nil"/>
              <w:left w:val="nil"/>
              <w:right w:val="nil"/>
            </w:tcBorders>
            <w:vAlign w:val="bottom"/>
          </w:tcPr>
          <w:p w14:paraId="73C1E6E0" w14:textId="795974B6" w:rsidR="004E030E" w:rsidRPr="0012064F" w:rsidRDefault="004E030E" w:rsidP="004E030E">
            <w:pPr>
              <w:tabs>
                <w:tab w:val="decimal" w:pos="564"/>
              </w:tabs>
              <w:spacing w:line="240" w:lineRule="exact"/>
              <w:ind w:left="-119" w:right="-152"/>
              <w:rPr>
                <w:rFonts w:ascii="CordiaUPC" w:hAnsi="CordiaUPC" w:cs="CordiaUPC"/>
                <w:sz w:val="24"/>
                <w:szCs w:val="24"/>
                <w:lang w:val="en-US"/>
              </w:rPr>
            </w:pPr>
            <w:r w:rsidRPr="0012064F">
              <w:rPr>
                <w:rFonts w:ascii="CordiaUPC" w:hAnsi="CordiaUPC" w:cs="CordiaUPC"/>
                <w:sz w:val="24"/>
                <w:szCs w:val="24"/>
                <w:lang w:val="en-US"/>
              </w:rPr>
              <w:t>10</w:t>
            </w:r>
          </w:p>
        </w:tc>
        <w:tc>
          <w:tcPr>
            <w:tcW w:w="431" w:type="pct"/>
            <w:tcBorders>
              <w:top w:val="nil"/>
              <w:left w:val="nil"/>
              <w:right w:val="nil"/>
            </w:tcBorders>
            <w:vAlign w:val="bottom"/>
          </w:tcPr>
          <w:p w14:paraId="70C31CCD" w14:textId="77777777" w:rsidR="004E030E" w:rsidRPr="008442C7" w:rsidRDefault="004E030E" w:rsidP="004E030E">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10</w:t>
            </w:r>
          </w:p>
        </w:tc>
        <w:tc>
          <w:tcPr>
            <w:tcW w:w="407" w:type="pct"/>
            <w:tcBorders>
              <w:top w:val="nil"/>
              <w:left w:val="nil"/>
              <w:right w:val="nil"/>
            </w:tcBorders>
            <w:vAlign w:val="bottom"/>
          </w:tcPr>
          <w:p w14:paraId="0834E760" w14:textId="77777777" w:rsidR="004E030E" w:rsidRPr="008442C7" w:rsidRDefault="004E030E" w:rsidP="004E030E">
            <w:pPr>
              <w:tabs>
                <w:tab w:val="decimal" w:pos="554"/>
              </w:tabs>
              <w:spacing w:line="240" w:lineRule="exact"/>
              <w:ind w:left="-108" w:right="-86"/>
              <w:rPr>
                <w:rFonts w:ascii="CordiaUPC" w:hAnsi="CordiaUPC" w:cs="CordiaUPC"/>
                <w:sz w:val="24"/>
                <w:szCs w:val="24"/>
                <w:cs/>
                <w:lang w:val="en-US" w:bidi="th-TH"/>
              </w:rPr>
            </w:pPr>
            <w:r w:rsidRPr="008442C7">
              <w:rPr>
                <w:rFonts w:ascii="CordiaUPC" w:eastAsia="Times New Roman" w:hAnsi="CordiaUPC" w:cs="CordiaUPC" w:hint="cs"/>
                <w:sz w:val="24"/>
                <w:szCs w:val="24"/>
              </w:rPr>
              <w:t>-</w:t>
            </w:r>
          </w:p>
        </w:tc>
        <w:tc>
          <w:tcPr>
            <w:tcW w:w="398" w:type="pct"/>
            <w:tcBorders>
              <w:top w:val="nil"/>
              <w:left w:val="nil"/>
              <w:right w:val="nil"/>
            </w:tcBorders>
            <w:vAlign w:val="bottom"/>
          </w:tcPr>
          <w:p w14:paraId="709D0DF0" w14:textId="77777777" w:rsidR="004E030E" w:rsidRPr="008442C7" w:rsidRDefault="004E030E" w:rsidP="004E030E">
            <w:pPr>
              <w:tabs>
                <w:tab w:val="decimal" w:pos="564"/>
              </w:tabs>
              <w:spacing w:line="240" w:lineRule="exact"/>
              <w:ind w:left="-119" w:right="-152"/>
              <w:rPr>
                <w:rFonts w:ascii="CordiaUPC" w:hAnsi="CordiaUPC" w:cs="CordiaUPC"/>
                <w:sz w:val="24"/>
                <w:szCs w:val="24"/>
                <w:lang w:val="en-US"/>
              </w:rPr>
            </w:pPr>
            <w:r w:rsidRPr="008442C7">
              <w:rPr>
                <w:rFonts w:ascii="CordiaUPC" w:eastAsia="Times New Roman" w:hAnsi="CordiaUPC" w:cs="CordiaUPC" w:hint="cs"/>
                <w:sz w:val="24"/>
                <w:szCs w:val="24"/>
              </w:rPr>
              <w:t>10</w:t>
            </w:r>
          </w:p>
        </w:tc>
      </w:tr>
      <w:tr w:rsidR="004E030E" w:rsidRPr="008442C7" w14:paraId="17C213E9" w14:textId="77777777" w:rsidTr="00A14A74">
        <w:tc>
          <w:tcPr>
            <w:tcW w:w="1107" w:type="pct"/>
            <w:tcBorders>
              <w:top w:val="nil"/>
              <w:left w:val="nil"/>
              <w:bottom w:val="nil"/>
              <w:right w:val="nil"/>
            </w:tcBorders>
            <w:vAlign w:val="bottom"/>
          </w:tcPr>
          <w:p w14:paraId="4D758C52" w14:textId="77777777" w:rsidR="004E030E" w:rsidRPr="008442C7" w:rsidRDefault="004E030E" w:rsidP="004E030E">
            <w:pPr>
              <w:spacing w:line="240" w:lineRule="exact"/>
              <w:ind w:left="-9" w:right="-562" w:firstLine="18"/>
              <w:jc w:val="thaiDistribute"/>
              <w:rPr>
                <w:rFonts w:ascii="CordiaUPC" w:hAnsi="CordiaUPC" w:cs="CordiaUPC"/>
                <w:sz w:val="24"/>
                <w:szCs w:val="24"/>
                <w:lang w:val="en-US"/>
              </w:rPr>
            </w:pPr>
            <w:r w:rsidRPr="008442C7">
              <w:rPr>
                <w:rFonts w:ascii="CordiaUPC" w:hAnsi="CordiaUPC" w:cs="CordiaUPC" w:hint="cs"/>
                <w:sz w:val="24"/>
                <w:szCs w:val="24"/>
                <w:lang w:val="en-US"/>
              </w:rPr>
              <w:t>Other borrowings</w:t>
            </w:r>
          </w:p>
        </w:tc>
        <w:tc>
          <w:tcPr>
            <w:tcW w:w="844" w:type="pct"/>
            <w:tcBorders>
              <w:top w:val="nil"/>
              <w:left w:val="nil"/>
              <w:bottom w:val="nil"/>
              <w:right w:val="nil"/>
            </w:tcBorders>
            <w:vAlign w:val="bottom"/>
          </w:tcPr>
          <w:p w14:paraId="3194F42A" w14:textId="1A3A1EA3" w:rsidR="004E030E" w:rsidRPr="008442C7" w:rsidRDefault="004E030E" w:rsidP="004E030E">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0.00-0.75</w:t>
            </w:r>
          </w:p>
        </w:tc>
        <w:tc>
          <w:tcPr>
            <w:tcW w:w="589" w:type="pct"/>
            <w:tcBorders>
              <w:top w:val="nil"/>
              <w:left w:val="nil"/>
              <w:bottom w:val="nil"/>
              <w:right w:val="nil"/>
            </w:tcBorders>
            <w:vAlign w:val="bottom"/>
          </w:tcPr>
          <w:p w14:paraId="3A67C8F3" w14:textId="5F282392" w:rsidR="004E030E" w:rsidRPr="008442C7" w:rsidRDefault="004E030E" w:rsidP="004E030E">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2021</w:t>
            </w:r>
            <w:r w:rsidRPr="008442C7">
              <w:rPr>
                <w:rFonts w:ascii="CordiaUPC" w:hAnsi="CordiaUPC" w:cs="CordiaUPC" w:hint="cs"/>
                <w:sz w:val="24"/>
                <w:szCs w:val="24"/>
                <w:cs/>
                <w:lang w:val="en-US" w:bidi="th-TH"/>
              </w:rPr>
              <w:t xml:space="preserve"> - </w:t>
            </w:r>
            <w:r w:rsidRPr="008442C7">
              <w:rPr>
                <w:rFonts w:ascii="CordiaUPC" w:hAnsi="CordiaUPC" w:cs="CordiaUPC" w:hint="cs"/>
                <w:sz w:val="24"/>
                <w:szCs w:val="24"/>
                <w:lang w:val="en-US"/>
              </w:rPr>
              <w:t>2031</w:t>
            </w:r>
          </w:p>
        </w:tc>
        <w:tc>
          <w:tcPr>
            <w:tcW w:w="428" w:type="pct"/>
            <w:tcBorders>
              <w:left w:val="nil"/>
              <w:right w:val="nil"/>
            </w:tcBorders>
            <w:vAlign w:val="bottom"/>
          </w:tcPr>
          <w:p w14:paraId="3A94D603" w14:textId="77DF57E2" w:rsidR="004E030E" w:rsidRPr="008442C7" w:rsidRDefault="004E030E" w:rsidP="004E030E">
            <w:pPr>
              <w:pBdr>
                <w:bottom w:val="single" w:sz="4" w:space="1" w:color="auto"/>
              </w:pBd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23</w:t>
            </w:r>
          </w:p>
        </w:tc>
        <w:tc>
          <w:tcPr>
            <w:tcW w:w="387" w:type="pct"/>
            <w:gridSpan w:val="2"/>
            <w:tcBorders>
              <w:left w:val="nil"/>
              <w:right w:val="nil"/>
            </w:tcBorders>
            <w:vAlign w:val="bottom"/>
          </w:tcPr>
          <w:p w14:paraId="7AE312B8" w14:textId="4E3B7D59" w:rsidR="004E030E" w:rsidRPr="0012064F" w:rsidRDefault="004E030E" w:rsidP="004E030E">
            <w:pPr>
              <w:pBdr>
                <w:bottom w:val="single" w:sz="4" w:space="1" w:color="auto"/>
              </w:pBdr>
              <w:tabs>
                <w:tab w:val="decimal" w:pos="524"/>
              </w:tabs>
              <w:spacing w:line="240" w:lineRule="exact"/>
              <w:ind w:right="-86"/>
              <w:rPr>
                <w:rFonts w:ascii="CordiaUPC" w:hAnsi="CordiaUPC" w:cs="CordiaUPC"/>
                <w:sz w:val="24"/>
                <w:szCs w:val="24"/>
                <w:lang w:val="en-US"/>
              </w:rPr>
            </w:pPr>
            <w:r w:rsidRPr="0012064F">
              <w:rPr>
                <w:rFonts w:ascii="CordiaUPC" w:hAnsi="CordiaUPC" w:cs="CordiaUPC"/>
                <w:sz w:val="24"/>
                <w:szCs w:val="24"/>
                <w:lang w:val="en-US"/>
              </w:rPr>
              <w:t>67</w:t>
            </w:r>
          </w:p>
        </w:tc>
        <w:tc>
          <w:tcPr>
            <w:tcW w:w="409" w:type="pct"/>
            <w:tcBorders>
              <w:left w:val="nil"/>
              <w:right w:val="nil"/>
            </w:tcBorders>
            <w:vAlign w:val="bottom"/>
          </w:tcPr>
          <w:p w14:paraId="745210AE" w14:textId="5B44B019" w:rsidR="004E030E" w:rsidRPr="0012064F" w:rsidRDefault="004E030E" w:rsidP="004E030E">
            <w:pPr>
              <w:pBdr>
                <w:bottom w:val="single" w:sz="4" w:space="1" w:color="auto"/>
              </w:pBdr>
              <w:tabs>
                <w:tab w:val="decimal" w:pos="564"/>
              </w:tabs>
              <w:spacing w:line="240" w:lineRule="exact"/>
              <w:ind w:right="-86"/>
              <w:rPr>
                <w:rFonts w:ascii="CordiaUPC" w:hAnsi="CordiaUPC" w:cs="CordiaUPC"/>
                <w:sz w:val="24"/>
                <w:szCs w:val="24"/>
                <w:lang w:val="en-US"/>
              </w:rPr>
            </w:pPr>
            <w:r w:rsidRPr="0012064F">
              <w:rPr>
                <w:rFonts w:ascii="CordiaUPC" w:hAnsi="CordiaUPC" w:cs="CordiaUPC"/>
                <w:sz w:val="24"/>
                <w:szCs w:val="24"/>
                <w:lang w:val="en-US"/>
              </w:rPr>
              <w:t>90</w:t>
            </w:r>
          </w:p>
        </w:tc>
        <w:tc>
          <w:tcPr>
            <w:tcW w:w="431" w:type="pct"/>
            <w:tcBorders>
              <w:left w:val="nil"/>
              <w:right w:val="nil"/>
            </w:tcBorders>
            <w:vAlign w:val="bottom"/>
          </w:tcPr>
          <w:p w14:paraId="0B56DC86" w14:textId="77777777" w:rsidR="004E030E" w:rsidRPr="008442C7" w:rsidRDefault="004E030E" w:rsidP="004E030E">
            <w:pPr>
              <w:pBdr>
                <w:bottom w:val="single" w:sz="4" w:space="1" w:color="auto"/>
              </w:pBdr>
              <w:tabs>
                <w:tab w:val="decimal" w:pos="619"/>
              </w:tabs>
              <w:spacing w:line="240" w:lineRule="exact"/>
              <w:ind w:left="-2" w:right="-290"/>
              <w:rPr>
                <w:rFonts w:ascii="CordiaUPC" w:hAnsi="CordiaUPC" w:cs="CordiaUPC"/>
                <w:sz w:val="24"/>
                <w:szCs w:val="24"/>
                <w:lang w:val="en-US"/>
              </w:rPr>
            </w:pPr>
            <w:r w:rsidRPr="008442C7">
              <w:rPr>
                <w:rFonts w:ascii="CordiaUPC" w:eastAsia="Times New Roman" w:hAnsi="CordiaUPC" w:cs="CordiaUPC" w:hint="cs"/>
                <w:sz w:val="24"/>
                <w:szCs w:val="24"/>
              </w:rPr>
              <w:t>27</w:t>
            </w:r>
          </w:p>
        </w:tc>
        <w:tc>
          <w:tcPr>
            <w:tcW w:w="407" w:type="pct"/>
            <w:tcBorders>
              <w:left w:val="nil"/>
              <w:right w:val="nil"/>
            </w:tcBorders>
            <w:vAlign w:val="bottom"/>
          </w:tcPr>
          <w:p w14:paraId="1E56B728" w14:textId="77777777" w:rsidR="004E030E" w:rsidRPr="008442C7" w:rsidRDefault="004E030E" w:rsidP="004E030E">
            <w:pPr>
              <w:pBdr>
                <w:bottom w:val="single" w:sz="4" w:space="1" w:color="auto"/>
              </w:pBdr>
              <w:tabs>
                <w:tab w:val="decimal" w:pos="524"/>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68</w:t>
            </w:r>
          </w:p>
        </w:tc>
        <w:tc>
          <w:tcPr>
            <w:tcW w:w="398" w:type="pct"/>
            <w:tcBorders>
              <w:left w:val="nil"/>
              <w:right w:val="nil"/>
            </w:tcBorders>
            <w:vAlign w:val="bottom"/>
          </w:tcPr>
          <w:p w14:paraId="7FBD2F07" w14:textId="77777777" w:rsidR="004E030E" w:rsidRPr="008442C7" w:rsidRDefault="004E030E" w:rsidP="004E030E">
            <w:pPr>
              <w:pBdr>
                <w:bottom w:val="single" w:sz="4" w:space="1" w:color="auto"/>
              </w:pBdr>
              <w:tabs>
                <w:tab w:val="decimal" w:pos="564"/>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95</w:t>
            </w:r>
          </w:p>
        </w:tc>
      </w:tr>
      <w:tr w:rsidR="00296472" w:rsidRPr="008442C7" w14:paraId="44C4007F" w14:textId="77777777" w:rsidTr="00A14A74">
        <w:tc>
          <w:tcPr>
            <w:tcW w:w="1107" w:type="pct"/>
            <w:tcBorders>
              <w:top w:val="nil"/>
              <w:left w:val="nil"/>
              <w:bottom w:val="nil"/>
              <w:right w:val="nil"/>
            </w:tcBorders>
            <w:vAlign w:val="bottom"/>
          </w:tcPr>
          <w:p w14:paraId="0B828892" w14:textId="77777777" w:rsidR="00296472" w:rsidRPr="008442C7" w:rsidRDefault="00296472" w:rsidP="00296472">
            <w:pPr>
              <w:tabs>
                <w:tab w:val="left" w:pos="293"/>
              </w:tabs>
              <w:spacing w:line="240" w:lineRule="exact"/>
              <w:ind w:left="-9" w:right="-292" w:firstLine="18"/>
              <w:rPr>
                <w:rFonts w:ascii="CordiaUPC" w:hAnsi="CordiaUPC" w:cs="CordiaUPC"/>
                <w:b/>
                <w:bCs/>
                <w:spacing w:val="-6"/>
                <w:sz w:val="24"/>
                <w:szCs w:val="24"/>
              </w:rPr>
            </w:pPr>
            <w:r w:rsidRPr="008442C7">
              <w:rPr>
                <w:rFonts w:ascii="CordiaUPC" w:hAnsi="CordiaUPC" w:cs="CordiaUPC" w:hint="cs"/>
                <w:b/>
                <w:bCs/>
                <w:sz w:val="24"/>
                <w:szCs w:val="24"/>
              </w:rPr>
              <w:t>Total</w:t>
            </w:r>
          </w:p>
        </w:tc>
        <w:tc>
          <w:tcPr>
            <w:tcW w:w="844" w:type="pct"/>
            <w:tcBorders>
              <w:top w:val="nil"/>
              <w:left w:val="nil"/>
              <w:bottom w:val="nil"/>
              <w:right w:val="nil"/>
            </w:tcBorders>
          </w:tcPr>
          <w:p w14:paraId="29BE01FC" w14:textId="77777777" w:rsidR="00296472" w:rsidRPr="008442C7" w:rsidRDefault="00296472" w:rsidP="00296472">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795EFC2E" w14:textId="77777777" w:rsidR="00296472" w:rsidRPr="008442C7" w:rsidRDefault="00296472" w:rsidP="00296472">
            <w:pPr>
              <w:spacing w:line="240" w:lineRule="exact"/>
              <w:ind w:left="-109" w:right="-93"/>
              <w:jc w:val="center"/>
              <w:rPr>
                <w:rFonts w:ascii="CordiaUPC" w:hAnsi="CordiaUPC" w:cs="CordiaUPC"/>
                <w:b/>
                <w:bCs/>
                <w:sz w:val="24"/>
                <w:szCs w:val="24"/>
                <w:lang w:val="en-US"/>
              </w:rPr>
            </w:pPr>
          </w:p>
        </w:tc>
        <w:tc>
          <w:tcPr>
            <w:tcW w:w="428" w:type="pct"/>
            <w:tcBorders>
              <w:top w:val="nil"/>
              <w:left w:val="nil"/>
              <w:bottom w:val="nil"/>
              <w:right w:val="nil"/>
            </w:tcBorders>
            <w:shd w:val="clear" w:color="auto" w:fill="FFFFFF" w:themeFill="background1"/>
            <w:vAlign w:val="bottom"/>
          </w:tcPr>
          <w:p w14:paraId="4BFD7688" w14:textId="75249714" w:rsidR="00296472" w:rsidRPr="008442C7" w:rsidRDefault="00296472" w:rsidP="00296472">
            <w:pPr>
              <w:pBdr>
                <w:bottom w:val="double" w:sz="4" w:space="1" w:color="auto"/>
              </w:pBdr>
              <w:tabs>
                <w:tab w:val="decimal" w:pos="619"/>
              </w:tabs>
              <w:spacing w:line="240" w:lineRule="exact"/>
              <w:ind w:left="-110" w:right="-86"/>
              <w:rPr>
                <w:rFonts w:ascii="CordiaUPC" w:hAnsi="CordiaUPC" w:cs="CordiaUPC"/>
                <w:b/>
                <w:bCs/>
                <w:sz w:val="24"/>
                <w:szCs w:val="24"/>
                <w:lang w:val="en-US"/>
              </w:rPr>
            </w:pPr>
            <w:r>
              <w:rPr>
                <w:rFonts w:ascii="CordiaUPC" w:hAnsi="CordiaUPC" w:cs="CordiaUPC"/>
                <w:b/>
                <w:bCs/>
                <w:sz w:val="24"/>
                <w:szCs w:val="24"/>
                <w:lang w:val="en-US"/>
              </w:rPr>
              <w:t>35,463</w:t>
            </w:r>
          </w:p>
        </w:tc>
        <w:tc>
          <w:tcPr>
            <w:tcW w:w="387" w:type="pct"/>
            <w:gridSpan w:val="2"/>
            <w:tcBorders>
              <w:top w:val="nil"/>
              <w:left w:val="nil"/>
              <w:bottom w:val="nil"/>
              <w:right w:val="nil"/>
            </w:tcBorders>
            <w:vAlign w:val="bottom"/>
          </w:tcPr>
          <w:p w14:paraId="55B92921" w14:textId="1FDE406F" w:rsidR="00296472" w:rsidRPr="0012064F" w:rsidRDefault="00296472" w:rsidP="00296472">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12064F">
              <w:rPr>
                <w:rFonts w:ascii="CordiaUPC" w:hAnsi="CordiaUPC" w:cs="CordiaUPC"/>
                <w:b/>
                <w:bCs/>
                <w:sz w:val="24"/>
                <w:szCs w:val="24"/>
                <w:lang w:val="en-US"/>
              </w:rPr>
              <w:t>40,05</w:t>
            </w:r>
            <w:r w:rsidR="006C31EC" w:rsidRPr="0012064F">
              <w:rPr>
                <w:rFonts w:ascii="CordiaUPC" w:hAnsi="CordiaUPC" w:cs="CordiaUPC"/>
                <w:b/>
                <w:bCs/>
                <w:sz w:val="24"/>
                <w:szCs w:val="24"/>
                <w:lang w:val="en-US"/>
              </w:rPr>
              <w:t>3</w:t>
            </w:r>
          </w:p>
        </w:tc>
        <w:tc>
          <w:tcPr>
            <w:tcW w:w="409" w:type="pct"/>
            <w:tcBorders>
              <w:top w:val="nil"/>
              <w:left w:val="nil"/>
              <w:bottom w:val="nil"/>
              <w:right w:val="nil"/>
            </w:tcBorders>
            <w:vAlign w:val="bottom"/>
          </w:tcPr>
          <w:p w14:paraId="3B6BBC24" w14:textId="2E703A43" w:rsidR="00296472" w:rsidRPr="0012064F" w:rsidRDefault="00296472" w:rsidP="00296472">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12064F">
              <w:rPr>
                <w:rFonts w:ascii="CordiaUPC" w:hAnsi="CordiaUPC" w:cs="CordiaUPC"/>
                <w:b/>
                <w:bCs/>
                <w:sz w:val="24"/>
                <w:szCs w:val="24"/>
                <w:lang w:val="en-US"/>
              </w:rPr>
              <w:t>75,51</w:t>
            </w:r>
            <w:r w:rsidR="006C31EC" w:rsidRPr="0012064F">
              <w:rPr>
                <w:rFonts w:ascii="CordiaUPC" w:hAnsi="CordiaUPC" w:cs="CordiaUPC"/>
                <w:b/>
                <w:bCs/>
                <w:sz w:val="24"/>
                <w:szCs w:val="24"/>
                <w:lang w:val="en-US"/>
              </w:rPr>
              <w:t>6</w:t>
            </w:r>
          </w:p>
        </w:tc>
        <w:tc>
          <w:tcPr>
            <w:tcW w:w="431" w:type="pct"/>
            <w:tcBorders>
              <w:left w:val="nil"/>
              <w:right w:val="nil"/>
            </w:tcBorders>
            <w:shd w:val="clear" w:color="auto" w:fill="FFFFFF" w:themeFill="background1"/>
            <w:vAlign w:val="bottom"/>
          </w:tcPr>
          <w:p w14:paraId="2F1D9329" w14:textId="77777777" w:rsidR="00296472" w:rsidRPr="008442C7" w:rsidRDefault="00296472" w:rsidP="00296472">
            <w:pPr>
              <w:pBdr>
                <w:bottom w:val="double" w:sz="4" w:space="1" w:color="auto"/>
              </w:pBdr>
              <w:tabs>
                <w:tab w:val="decimal" w:pos="619"/>
              </w:tabs>
              <w:spacing w:line="240" w:lineRule="exact"/>
              <w:ind w:left="-2" w:right="-290"/>
              <w:rPr>
                <w:rFonts w:ascii="CordiaUPC" w:hAnsi="CordiaUPC" w:cs="CordiaUPC"/>
                <w:b/>
                <w:bCs/>
                <w:sz w:val="24"/>
                <w:szCs w:val="24"/>
                <w:lang w:val="en-US"/>
              </w:rPr>
            </w:pPr>
            <w:r w:rsidRPr="008442C7">
              <w:rPr>
                <w:rFonts w:ascii="CordiaUPC" w:hAnsi="CordiaUPC" w:cs="CordiaUPC" w:hint="cs"/>
                <w:b/>
                <w:bCs/>
                <w:sz w:val="24"/>
                <w:szCs w:val="24"/>
                <w:lang w:val="en-US"/>
              </w:rPr>
              <w:t>35,467</w:t>
            </w:r>
          </w:p>
        </w:tc>
        <w:tc>
          <w:tcPr>
            <w:tcW w:w="407" w:type="pct"/>
            <w:tcBorders>
              <w:left w:val="nil"/>
              <w:right w:val="nil"/>
            </w:tcBorders>
            <w:vAlign w:val="bottom"/>
          </w:tcPr>
          <w:p w14:paraId="1CA35CD2" w14:textId="77777777" w:rsidR="00296472" w:rsidRPr="008442C7" w:rsidRDefault="00296472" w:rsidP="00296472">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8442C7">
              <w:rPr>
                <w:rFonts w:ascii="CordiaUPC" w:hAnsi="CordiaUPC" w:cs="CordiaUPC" w:hint="cs"/>
                <w:b/>
                <w:bCs/>
                <w:sz w:val="24"/>
                <w:szCs w:val="24"/>
                <w:lang w:val="en-US"/>
              </w:rPr>
              <w:t>53,498</w:t>
            </w:r>
          </w:p>
        </w:tc>
        <w:tc>
          <w:tcPr>
            <w:tcW w:w="398" w:type="pct"/>
            <w:tcBorders>
              <w:left w:val="nil"/>
              <w:right w:val="nil"/>
            </w:tcBorders>
            <w:vAlign w:val="bottom"/>
          </w:tcPr>
          <w:p w14:paraId="422C9E5C" w14:textId="77777777" w:rsidR="00296472" w:rsidRPr="008442C7" w:rsidRDefault="00296472" w:rsidP="00296472">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8442C7">
              <w:rPr>
                <w:rFonts w:ascii="CordiaUPC" w:hAnsi="CordiaUPC" w:cs="CordiaUPC" w:hint="cs"/>
                <w:b/>
                <w:bCs/>
                <w:sz w:val="24"/>
                <w:szCs w:val="24"/>
                <w:lang w:val="en-US"/>
              </w:rPr>
              <w:t>88,965</w:t>
            </w:r>
          </w:p>
        </w:tc>
      </w:tr>
    </w:tbl>
    <w:p w14:paraId="2E53D025" w14:textId="77777777" w:rsidR="00A14A74" w:rsidRDefault="00A14A74" w:rsidP="00A14A74">
      <w:pPr>
        <w:spacing w:line="240" w:lineRule="exact"/>
        <w:ind w:left="576"/>
        <w:jc w:val="thaiDistribute"/>
        <w:rPr>
          <w:rFonts w:ascii="CordiaUPC" w:hAnsi="CordiaUPC" w:cs="CordiaUPC"/>
          <w:sz w:val="26"/>
          <w:szCs w:val="26"/>
        </w:rPr>
      </w:pPr>
    </w:p>
    <w:tbl>
      <w:tblPr>
        <w:tblW w:w="4854" w:type="pct"/>
        <w:tblInd w:w="387" w:type="dxa"/>
        <w:tblBorders>
          <w:bottom w:val="single" w:sz="4" w:space="0" w:color="auto"/>
        </w:tblBorders>
        <w:tblLayout w:type="fixed"/>
        <w:tblLook w:val="0000" w:firstRow="0" w:lastRow="0" w:firstColumn="0" w:lastColumn="0" w:noHBand="0" w:noVBand="0"/>
      </w:tblPr>
      <w:tblGrid>
        <w:gridCol w:w="2217"/>
        <w:gridCol w:w="1522"/>
        <w:gridCol w:w="1118"/>
        <w:gridCol w:w="811"/>
        <w:gridCol w:w="811"/>
        <w:gridCol w:w="714"/>
        <w:gridCol w:w="811"/>
        <w:gridCol w:w="811"/>
        <w:gridCol w:w="707"/>
      </w:tblGrid>
      <w:tr w:rsidR="00A14A74" w:rsidRPr="00CB3006" w14:paraId="1DD18DB8" w14:textId="77777777" w:rsidTr="004E030E">
        <w:tc>
          <w:tcPr>
            <w:tcW w:w="1164" w:type="pct"/>
            <w:vAlign w:val="bottom"/>
          </w:tcPr>
          <w:p w14:paraId="6064E445" w14:textId="77777777" w:rsidR="00A14A74" w:rsidRPr="00CB3006"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799" w:type="pct"/>
            <w:vAlign w:val="bottom"/>
          </w:tcPr>
          <w:p w14:paraId="19961A30" w14:textId="77777777" w:rsidR="00A14A74" w:rsidRPr="00CB3006" w:rsidRDefault="00A14A74" w:rsidP="00A14A74">
            <w:pPr>
              <w:spacing w:line="240" w:lineRule="exact"/>
              <w:ind w:left="-120" w:right="-100"/>
              <w:jc w:val="center"/>
              <w:rPr>
                <w:rFonts w:ascii="CordiaUPC" w:hAnsi="CordiaUPC" w:cs="CordiaUPC"/>
                <w:sz w:val="24"/>
                <w:szCs w:val="24"/>
                <w:rtl/>
                <w:cs/>
                <w:lang w:val="en-US"/>
              </w:rPr>
            </w:pPr>
          </w:p>
        </w:tc>
        <w:tc>
          <w:tcPr>
            <w:tcW w:w="587" w:type="pct"/>
            <w:vAlign w:val="bottom"/>
          </w:tcPr>
          <w:p w14:paraId="2E77653A" w14:textId="77777777" w:rsidR="00A14A74" w:rsidRPr="00CB3006" w:rsidRDefault="00A14A74" w:rsidP="00A14A74">
            <w:pPr>
              <w:spacing w:line="240" w:lineRule="exact"/>
              <w:ind w:left="-109" w:right="-93"/>
              <w:jc w:val="center"/>
              <w:rPr>
                <w:rFonts w:ascii="CordiaUPC" w:hAnsi="CordiaUPC" w:cs="CordiaUPC"/>
                <w:sz w:val="24"/>
                <w:szCs w:val="24"/>
                <w:rtl/>
                <w:cs/>
                <w:lang w:val="th-TH" w:bidi="th-TH"/>
              </w:rPr>
            </w:pPr>
          </w:p>
        </w:tc>
        <w:tc>
          <w:tcPr>
            <w:tcW w:w="2450" w:type="pct"/>
            <w:gridSpan w:val="6"/>
            <w:vAlign w:val="bottom"/>
          </w:tcPr>
          <w:p w14:paraId="357327FB" w14:textId="77777777" w:rsidR="00A14A74" w:rsidRPr="00CB3006" w:rsidRDefault="00A14A74" w:rsidP="00A14A74">
            <w:pPr>
              <w:spacing w:line="240" w:lineRule="exact"/>
              <w:ind w:right="-86"/>
              <w:jc w:val="center"/>
              <w:rPr>
                <w:rFonts w:ascii="CordiaUPC" w:hAnsi="CordiaUPC" w:cs="CordiaUPC"/>
                <w:b/>
                <w:bCs/>
                <w:sz w:val="24"/>
                <w:szCs w:val="24"/>
                <w:rtl/>
                <w:cs/>
              </w:rPr>
            </w:pPr>
            <w:r w:rsidRPr="00CB3006">
              <w:rPr>
                <w:rFonts w:ascii="CordiaUPC" w:hAnsi="CordiaUPC" w:cs="CordiaUPC" w:hint="cs"/>
                <w:b/>
                <w:bCs/>
                <w:sz w:val="24"/>
                <w:szCs w:val="24"/>
                <w:lang w:val="en-US"/>
              </w:rPr>
              <w:t>Bank only</w:t>
            </w:r>
          </w:p>
        </w:tc>
      </w:tr>
      <w:tr w:rsidR="00A14A74" w:rsidRPr="00CB3006" w14:paraId="131750FA" w14:textId="77777777" w:rsidTr="004E030E">
        <w:tc>
          <w:tcPr>
            <w:tcW w:w="1164" w:type="pct"/>
            <w:vAlign w:val="bottom"/>
          </w:tcPr>
          <w:p w14:paraId="0B3694E7" w14:textId="77777777" w:rsidR="00A14A74" w:rsidRPr="00CB3006"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799" w:type="pct"/>
            <w:vAlign w:val="bottom"/>
          </w:tcPr>
          <w:p w14:paraId="47FB1937" w14:textId="77777777" w:rsidR="00A14A74" w:rsidRPr="00CB3006" w:rsidRDefault="00A14A74" w:rsidP="00A14A74">
            <w:pPr>
              <w:spacing w:line="240" w:lineRule="exact"/>
              <w:ind w:left="-120" w:right="-100"/>
              <w:jc w:val="center"/>
              <w:rPr>
                <w:rFonts w:ascii="CordiaUPC" w:hAnsi="CordiaUPC" w:cs="CordiaUPC"/>
                <w:sz w:val="24"/>
                <w:szCs w:val="24"/>
                <w:lang w:val="en-US"/>
              </w:rPr>
            </w:pPr>
            <w:r w:rsidRPr="00CB3006">
              <w:rPr>
                <w:rFonts w:ascii="CordiaUPC" w:hAnsi="CordiaUPC" w:cs="CordiaUPC" w:hint="cs"/>
                <w:sz w:val="24"/>
                <w:szCs w:val="24"/>
                <w:lang w:val="en-US"/>
              </w:rPr>
              <w:t>Interest rates</w:t>
            </w:r>
          </w:p>
        </w:tc>
        <w:tc>
          <w:tcPr>
            <w:tcW w:w="587" w:type="pct"/>
            <w:vAlign w:val="bottom"/>
          </w:tcPr>
          <w:p w14:paraId="07032EC5" w14:textId="77777777" w:rsidR="00A14A74" w:rsidRPr="00CB3006" w:rsidRDefault="00A14A74" w:rsidP="00A14A74">
            <w:pPr>
              <w:spacing w:line="240" w:lineRule="exact"/>
              <w:ind w:left="-109" w:right="-93"/>
              <w:jc w:val="center"/>
              <w:rPr>
                <w:rFonts w:ascii="CordiaUPC" w:hAnsi="CordiaUPC" w:cs="CordiaUPC"/>
                <w:sz w:val="24"/>
                <w:szCs w:val="24"/>
                <w:rtl/>
                <w:cs/>
                <w:lang w:val="th-TH"/>
              </w:rPr>
            </w:pPr>
          </w:p>
        </w:tc>
        <w:tc>
          <w:tcPr>
            <w:tcW w:w="1227" w:type="pct"/>
            <w:gridSpan w:val="3"/>
            <w:vAlign w:val="bottom"/>
          </w:tcPr>
          <w:p w14:paraId="2026029A" w14:textId="77777777" w:rsidR="00A14A74" w:rsidRPr="00CB3006" w:rsidRDefault="00A14A74" w:rsidP="00A14A74">
            <w:pPr>
              <w:spacing w:line="240" w:lineRule="exact"/>
              <w:ind w:right="-86"/>
              <w:jc w:val="center"/>
              <w:rPr>
                <w:rFonts w:ascii="CordiaUPC" w:hAnsi="CordiaUPC" w:cs="CordiaUPC"/>
                <w:sz w:val="24"/>
                <w:szCs w:val="24"/>
                <w:lang w:val="en-US"/>
              </w:rPr>
            </w:pPr>
          </w:p>
        </w:tc>
        <w:tc>
          <w:tcPr>
            <w:tcW w:w="1223" w:type="pct"/>
            <w:gridSpan w:val="3"/>
            <w:vAlign w:val="bottom"/>
          </w:tcPr>
          <w:p w14:paraId="6D3E88E9" w14:textId="77777777" w:rsidR="00A14A74" w:rsidRPr="00CB3006" w:rsidRDefault="00A14A74" w:rsidP="00A14A74">
            <w:pPr>
              <w:spacing w:line="240" w:lineRule="exact"/>
              <w:ind w:right="-86"/>
              <w:jc w:val="center"/>
              <w:rPr>
                <w:rFonts w:ascii="CordiaUPC" w:hAnsi="CordiaUPC" w:cs="CordiaUPC"/>
                <w:sz w:val="24"/>
                <w:szCs w:val="24"/>
                <w:lang w:val="en-US"/>
              </w:rPr>
            </w:pPr>
          </w:p>
        </w:tc>
      </w:tr>
      <w:tr w:rsidR="00A14A74" w:rsidRPr="00CB3006" w14:paraId="67055A87" w14:textId="77777777" w:rsidTr="004E030E">
        <w:tc>
          <w:tcPr>
            <w:tcW w:w="1164" w:type="pct"/>
            <w:vAlign w:val="bottom"/>
          </w:tcPr>
          <w:p w14:paraId="008A43E4" w14:textId="77777777" w:rsidR="00A14A74" w:rsidRPr="00CB3006" w:rsidRDefault="00A14A74" w:rsidP="00A14A74">
            <w:pPr>
              <w:pStyle w:val="Heading3"/>
              <w:spacing w:before="0" w:after="0" w:line="240" w:lineRule="exact"/>
              <w:ind w:left="132" w:right="-126" w:hanging="120"/>
              <w:rPr>
                <w:rFonts w:ascii="CordiaUPC" w:hAnsi="CordiaUPC" w:cs="CordiaUPC"/>
                <w:b/>
                <w:bCs/>
                <w:sz w:val="24"/>
                <w:szCs w:val="24"/>
                <w:rtl/>
                <w:cs/>
                <w:lang w:val="en-GB"/>
              </w:rPr>
            </w:pPr>
          </w:p>
        </w:tc>
        <w:tc>
          <w:tcPr>
            <w:tcW w:w="799" w:type="pct"/>
            <w:vAlign w:val="bottom"/>
          </w:tcPr>
          <w:p w14:paraId="535B36BA" w14:textId="77777777" w:rsidR="00A14A74" w:rsidRPr="00CB3006" w:rsidRDefault="00A14A74" w:rsidP="00A14A74">
            <w:pPr>
              <w:spacing w:line="240" w:lineRule="exact"/>
              <w:ind w:left="-120" w:right="-100"/>
              <w:jc w:val="center"/>
              <w:rPr>
                <w:rFonts w:ascii="CordiaUPC" w:hAnsi="CordiaUPC" w:cs="CordiaUPC"/>
                <w:sz w:val="24"/>
                <w:szCs w:val="24"/>
                <w:rtl/>
                <w:cs/>
                <w:lang w:val="en-US"/>
              </w:rPr>
            </w:pPr>
            <w:r w:rsidRPr="00CB3006">
              <w:rPr>
                <w:rFonts w:ascii="CordiaUPC" w:hAnsi="CordiaUPC" w:cs="CordiaUPC" w:hint="cs"/>
                <w:sz w:val="24"/>
                <w:szCs w:val="24"/>
                <w:lang w:val="en-US"/>
              </w:rPr>
              <w:t>as at</w:t>
            </w:r>
          </w:p>
        </w:tc>
        <w:tc>
          <w:tcPr>
            <w:tcW w:w="587" w:type="pct"/>
            <w:vAlign w:val="bottom"/>
          </w:tcPr>
          <w:p w14:paraId="6D4F608D" w14:textId="77777777" w:rsidR="00A14A74" w:rsidRPr="00CB3006" w:rsidRDefault="00A14A74" w:rsidP="00A14A74">
            <w:pPr>
              <w:spacing w:line="240" w:lineRule="exact"/>
              <w:ind w:left="-109" w:right="-93"/>
              <w:jc w:val="center"/>
              <w:rPr>
                <w:rFonts w:ascii="CordiaUPC" w:hAnsi="CordiaUPC" w:cs="CordiaUPC"/>
                <w:sz w:val="24"/>
                <w:szCs w:val="24"/>
                <w:rtl/>
                <w:cs/>
                <w:lang w:val="th-TH"/>
              </w:rPr>
            </w:pPr>
          </w:p>
        </w:tc>
        <w:tc>
          <w:tcPr>
            <w:tcW w:w="1227" w:type="pct"/>
            <w:gridSpan w:val="3"/>
            <w:tcBorders>
              <w:top w:val="nil"/>
              <w:left w:val="nil"/>
              <w:bottom w:val="nil"/>
              <w:right w:val="nil"/>
            </w:tcBorders>
            <w:vAlign w:val="bottom"/>
          </w:tcPr>
          <w:p w14:paraId="1937E481" w14:textId="1EB159B1" w:rsidR="00A14A74" w:rsidRPr="00CB3006" w:rsidRDefault="00A14A74" w:rsidP="00A14A74">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30 June 2021</w:t>
            </w:r>
          </w:p>
        </w:tc>
        <w:tc>
          <w:tcPr>
            <w:tcW w:w="1223" w:type="pct"/>
            <w:gridSpan w:val="3"/>
            <w:tcBorders>
              <w:top w:val="nil"/>
              <w:left w:val="nil"/>
              <w:bottom w:val="nil"/>
              <w:right w:val="nil"/>
            </w:tcBorders>
            <w:vAlign w:val="bottom"/>
          </w:tcPr>
          <w:p w14:paraId="1045F644" w14:textId="77777777" w:rsidR="00A14A74" w:rsidRPr="00CB3006" w:rsidRDefault="00A14A74" w:rsidP="00A14A74">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31 December 2020</w:t>
            </w:r>
          </w:p>
        </w:tc>
      </w:tr>
      <w:tr w:rsidR="00A14A74" w:rsidRPr="00CB3006" w14:paraId="13BDF012" w14:textId="77777777" w:rsidTr="004E030E">
        <w:tc>
          <w:tcPr>
            <w:tcW w:w="1164" w:type="pct"/>
            <w:vAlign w:val="bottom"/>
          </w:tcPr>
          <w:p w14:paraId="536EE65A" w14:textId="77777777" w:rsidR="00A14A74" w:rsidRPr="00CB3006" w:rsidRDefault="00A14A74" w:rsidP="00A14A74">
            <w:pPr>
              <w:pStyle w:val="Heading3"/>
              <w:spacing w:before="0" w:after="0" w:line="240" w:lineRule="exact"/>
              <w:ind w:left="130" w:right="-125" w:hanging="119"/>
              <w:rPr>
                <w:rFonts w:ascii="CordiaUPC" w:hAnsi="CordiaUPC" w:cs="CordiaUPC"/>
                <w:b/>
                <w:bCs/>
                <w:sz w:val="24"/>
                <w:szCs w:val="24"/>
                <w:rtl/>
                <w:cs/>
                <w:lang w:val="th-TH"/>
              </w:rPr>
            </w:pPr>
          </w:p>
        </w:tc>
        <w:tc>
          <w:tcPr>
            <w:tcW w:w="799" w:type="pct"/>
            <w:vAlign w:val="bottom"/>
          </w:tcPr>
          <w:p w14:paraId="6087E774" w14:textId="3E57C5FA" w:rsidR="00A14A74" w:rsidRPr="00CB3006" w:rsidRDefault="00A14A74" w:rsidP="00A14A74">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30 June 2021</w:t>
            </w:r>
          </w:p>
        </w:tc>
        <w:tc>
          <w:tcPr>
            <w:tcW w:w="587" w:type="pct"/>
            <w:vAlign w:val="bottom"/>
          </w:tcPr>
          <w:p w14:paraId="58C74865" w14:textId="77777777" w:rsidR="00A14A74" w:rsidRPr="00CB3006" w:rsidRDefault="00A14A74" w:rsidP="00A14A74">
            <w:pPr>
              <w:spacing w:line="240" w:lineRule="exact"/>
              <w:ind w:left="-109" w:right="-93"/>
              <w:jc w:val="center"/>
              <w:rPr>
                <w:rFonts w:ascii="CordiaUPC" w:hAnsi="CordiaUPC" w:cs="CordiaUPC"/>
                <w:sz w:val="24"/>
                <w:szCs w:val="24"/>
                <w:rtl/>
                <w:cs/>
                <w:lang w:val="en-US"/>
              </w:rPr>
            </w:pPr>
            <w:r w:rsidRPr="00CB3006">
              <w:rPr>
                <w:rFonts w:ascii="CordiaUPC" w:hAnsi="CordiaUPC" w:cs="CordiaUPC" w:hint="cs"/>
                <w:sz w:val="24"/>
                <w:szCs w:val="24"/>
                <w:lang w:val="en-US"/>
              </w:rPr>
              <w:t>Maturities</w:t>
            </w:r>
          </w:p>
        </w:tc>
        <w:tc>
          <w:tcPr>
            <w:tcW w:w="426" w:type="pct"/>
            <w:vAlign w:val="bottom"/>
          </w:tcPr>
          <w:p w14:paraId="7031432C" w14:textId="77777777" w:rsidR="00A14A74" w:rsidRPr="00CB3006" w:rsidRDefault="00A14A74" w:rsidP="00A14A74">
            <w:pPr>
              <w:spacing w:line="240" w:lineRule="exact"/>
              <w:ind w:left="-106" w:right="-86"/>
              <w:jc w:val="center"/>
              <w:rPr>
                <w:rFonts w:ascii="CordiaUPC" w:hAnsi="CordiaUPC" w:cs="CordiaUPC"/>
                <w:sz w:val="24"/>
                <w:szCs w:val="24"/>
                <w:rtl/>
                <w:cs/>
                <w:lang w:val="en-US"/>
              </w:rPr>
            </w:pPr>
            <w:r w:rsidRPr="00CB3006">
              <w:rPr>
                <w:rFonts w:ascii="CordiaUPC" w:hAnsi="CordiaUPC" w:cs="CordiaUPC" w:hint="cs"/>
                <w:sz w:val="24"/>
                <w:szCs w:val="24"/>
                <w:lang w:val="en-US"/>
              </w:rPr>
              <w:t>Domestic</w:t>
            </w:r>
          </w:p>
        </w:tc>
        <w:tc>
          <w:tcPr>
            <w:tcW w:w="426" w:type="pct"/>
            <w:vAlign w:val="bottom"/>
          </w:tcPr>
          <w:p w14:paraId="2CEAF22F" w14:textId="77777777" w:rsidR="00A14A74" w:rsidRPr="00CB3006" w:rsidRDefault="00A14A74" w:rsidP="00A14A74">
            <w:pPr>
              <w:spacing w:line="240" w:lineRule="exact"/>
              <w:ind w:left="-104" w:right="-86"/>
              <w:jc w:val="center"/>
              <w:rPr>
                <w:rFonts w:ascii="CordiaUPC" w:hAnsi="CordiaUPC" w:cs="CordiaUPC"/>
                <w:sz w:val="24"/>
                <w:szCs w:val="24"/>
                <w:rtl/>
                <w:cs/>
                <w:lang w:val="en-US"/>
              </w:rPr>
            </w:pPr>
            <w:r w:rsidRPr="00CB3006">
              <w:rPr>
                <w:rFonts w:ascii="CordiaUPC" w:hAnsi="CordiaUPC" w:cs="CordiaUPC" w:hint="cs"/>
                <w:sz w:val="24"/>
                <w:szCs w:val="24"/>
                <w:lang w:val="en-US"/>
              </w:rPr>
              <w:t>Foreign</w:t>
            </w:r>
          </w:p>
        </w:tc>
        <w:tc>
          <w:tcPr>
            <w:tcW w:w="375" w:type="pct"/>
            <w:vAlign w:val="bottom"/>
          </w:tcPr>
          <w:p w14:paraId="4C59D103" w14:textId="77777777" w:rsidR="00A14A74" w:rsidRPr="00CB3006" w:rsidRDefault="00A14A74" w:rsidP="00A14A74">
            <w:pPr>
              <w:spacing w:line="240" w:lineRule="exact"/>
              <w:ind w:left="-117" w:right="-86"/>
              <w:jc w:val="center"/>
              <w:rPr>
                <w:rFonts w:ascii="CordiaUPC" w:hAnsi="CordiaUPC" w:cs="CordiaUPC"/>
                <w:sz w:val="24"/>
                <w:szCs w:val="24"/>
                <w:rtl/>
                <w:cs/>
                <w:lang w:val="en-US"/>
              </w:rPr>
            </w:pPr>
            <w:r w:rsidRPr="00CB3006">
              <w:rPr>
                <w:rFonts w:ascii="CordiaUPC" w:hAnsi="CordiaUPC" w:cs="CordiaUPC" w:hint="cs"/>
                <w:sz w:val="24"/>
                <w:szCs w:val="24"/>
                <w:lang w:val="en-US"/>
              </w:rPr>
              <w:t>Total</w:t>
            </w:r>
          </w:p>
        </w:tc>
        <w:tc>
          <w:tcPr>
            <w:tcW w:w="426" w:type="pct"/>
            <w:vAlign w:val="bottom"/>
          </w:tcPr>
          <w:p w14:paraId="2CB4350F" w14:textId="77777777" w:rsidR="00A14A74" w:rsidRPr="00CB3006" w:rsidRDefault="00A14A74" w:rsidP="00A14A74">
            <w:pPr>
              <w:spacing w:line="240" w:lineRule="exact"/>
              <w:ind w:left="-64" w:right="-86"/>
              <w:jc w:val="center"/>
              <w:rPr>
                <w:rFonts w:ascii="CordiaUPC" w:hAnsi="CordiaUPC" w:cs="CordiaUPC"/>
                <w:sz w:val="24"/>
                <w:szCs w:val="24"/>
                <w:rtl/>
                <w:cs/>
                <w:lang w:val="en-US"/>
              </w:rPr>
            </w:pPr>
            <w:r w:rsidRPr="00CB3006">
              <w:rPr>
                <w:rFonts w:ascii="CordiaUPC" w:hAnsi="CordiaUPC" w:cs="CordiaUPC" w:hint="cs"/>
                <w:sz w:val="24"/>
                <w:szCs w:val="24"/>
                <w:lang w:val="en-US"/>
              </w:rPr>
              <w:t>Domestic</w:t>
            </w:r>
          </w:p>
        </w:tc>
        <w:tc>
          <w:tcPr>
            <w:tcW w:w="426" w:type="pct"/>
            <w:vAlign w:val="bottom"/>
          </w:tcPr>
          <w:p w14:paraId="1864598B" w14:textId="77777777" w:rsidR="00A14A74" w:rsidRPr="00CB3006" w:rsidRDefault="00A14A74" w:rsidP="00A14A74">
            <w:pPr>
              <w:spacing w:line="240" w:lineRule="exact"/>
              <w:ind w:left="-93" w:right="-86"/>
              <w:jc w:val="center"/>
              <w:rPr>
                <w:rFonts w:ascii="CordiaUPC" w:hAnsi="CordiaUPC" w:cs="CordiaUPC"/>
                <w:sz w:val="24"/>
                <w:szCs w:val="24"/>
                <w:rtl/>
                <w:cs/>
                <w:lang w:val="en-US"/>
              </w:rPr>
            </w:pPr>
            <w:r w:rsidRPr="00CB3006">
              <w:rPr>
                <w:rFonts w:ascii="CordiaUPC" w:hAnsi="CordiaUPC" w:cs="CordiaUPC" w:hint="cs"/>
                <w:sz w:val="24"/>
                <w:szCs w:val="24"/>
                <w:lang w:val="en-US"/>
              </w:rPr>
              <w:t>Foreign</w:t>
            </w:r>
          </w:p>
        </w:tc>
        <w:tc>
          <w:tcPr>
            <w:tcW w:w="371" w:type="pct"/>
            <w:vAlign w:val="bottom"/>
          </w:tcPr>
          <w:p w14:paraId="5CCBDBD9" w14:textId="77777777" w:rsidR="00A14A74" w:rsidRPr="00CB3006" w:rsidRDefault="00A14A74" w:rsidP="00A14A74">
            <w:pPr>
              <w:spacing w:line="240" w:lineRule="exact"/>
              <w:ind w:left="-113" w:right="-86"/>
              <w:jc w:val="center"/>
              <w:rPr>
                <w:rFonts w:ascii="CordiaUPC" w:hAnsi="CordiaUPC" w:cs="CordiaUPC"/>
                <w:sz w:val="24"/>
                <w:szCs w:val="24"/>
                <w:lang w:val="en-US"/>
              </w:rPr>
            </w:pPr>
            <w:r w:rsidRPr="00CB3006">
              <w:rPr>
                <w:rFonts w:ascii="CordiaUPC" w:hAnsi="CordiaUPC" w:cs="CordiaUPC" w:hint="cs"/>
                <w:sz w:val="24"/>
                <w:szCs w:val="24"/>
                <w:lang w:val="en-US"/>
              </w:rPr>
              <w:t>Total</w:t>
            </w:r>
          </w:p>
        </w:tc>
      </w:tr>
      <w:tr w:rsidR="00A14A74" w:rsidRPr="00CB3006" w14:paraId="50B21423" w14:textId="77777777" w:rsidTr="004E030E">
        <w:tc>
          <w:tcPr>
            <w:tcW w:w="1164" w:type="pct"/>
            <w:vAlign w:val="bottom"/>
          </w:tcPr>
          <w:p w14:paraId="78AFAD04" w14:textId="77777777" w:rsidR="00A14A74" w:rsidRPr="00CB3006" w:rsidRDefault="00A14A74" w:rsidP="00A14A74">
            <w:pPr>
              <w:pStyle w:val="Heading3"/>
              <w:spacing w:before="0" w:after="0" w:line="240" w:lineRule="exact"/>
              <w:ind w:left="132" w:right="-126" w:hanging="120"/>
              <w:rPr>
                <w:rFonts w:ascii="CordiaUPC" w:hAnsi="CordiaUPC" w:cs="CordiaUPC"/>
                <w:b/>
                <w:bCs/>
                <w:sz w:val="24"/>
                <w:szCs w:val="24"/>
                <w:rtl/>
                <w:cs/>
                <w:lang w:val="th-TH"/>
              </w:rPr>
            </w:pPr>
          </w:p>
        </w:tc>
        <w:tc>
          <w:tcPr>
            <w:tcW w:w="799" w:type="pct"/>
            <w:vAlign w:val="bottom"/>
          </w:tcPr>
          <w:p w14:paraId="068D616D" w14:textId="77777777" w:rsidR="00A14A74" w:rsidRPr="00CB3006" w:rsidRDefault="00A14A74" w:rsidP="00A14A74">
            <w:pPr>
              <w:spacing w:line="240" w:lineRule="exact"/>
              <w:ind w:left="-120" w:right="-100"/>
              <w:jc w:val="center"/>
              <w:rPr>
                <w:rFonts w:ascii="CordiaUPC" w:hAnsi="CordiaUPC" w:cs="CordiaUPC"/>
                <w:i/>
                <w:iCs/>
                <w:sz w:val="24"/>
                <w:szCs w:val="24"/>
                <w:rtl/>
                <w:cs/>
                <w:lang w:val="en-US"/>
              </w:rPr>
            </w:pPr>
            <w:r>
              <w:rPr>
                <w:rFonts w:ascii="CordiaUPC" w:hAnsi="CordiaUPC" w:cs="CordiaUPC"/>
                <w:i/>
                <w:iCs/>
                <w:sz w:val="24"/>
                <w:szCs w:val="24"/>
                <w:lang w:val="en-US"/>
              </w:rPr>
              <w:t>(%)</w:t>
            </w:r>
          </w:p>
        </w:tc>
        <w:tc>
          <w:tcPr>
            <w:tcW w:w="587" w:type="pct"/>
            <w:vAlign w:val="bottom"/>
          </w:tcPr>
          <w:p w14:paraId="78DF4685" w14:textId="77777777" w:rsidR="00A14A74" w:rsidRPr="00CB3006" w:rsidRDefault="00A14A74" w:rsidP="00A14A74">
            <w:pPr>
              <w:spacing w:line="240" w:lineRule="exact"/>
              <w:ind w:left="-109" w:right="-93"/>
              <w:jc w:val="center"/>
              <w:rPr>
                <w:rFonts w:ascii="CordiaUPC" w:hAnsi="CordiaUPC" w:cs="CordiaUPC"/>
                <w:i/>
                <w:iCs/>
                <w:sz w:val="24"/>
                <w:szCs w:val="24"/>
                <w:rtl/>
                <w:cs/>
                <w:lang w:val="th-TH"/>
              </w:rPr>
            </w:pPr>
          </w:p>
        </w:tc>
        <w:tc>
          <w:tcPr>
            <w:tcW w:w="2450" w:type="pct"/>
            <w:gridSpan w:val="6"/>
            <w:vAlign w:val="bottom"/>
          </w:tcPr>
          <w:p w14:paraId="28A157CD" w14:textId="77777777" w:rsidR="00A14A74" w:rsidRPr="00CB3006" w:rsidRDefault="00A14A74" w:rsidP="00A14A74">
            <w:pPr>
              <w:spacing w:line="240" w:lineRule="exact"/>
              <w:ind w:left="-103" w:right="-86"/>
              <w:jc w:val="center"/>
              <w:rPr>
                <w:rFonts w:ascii="CordiaUPC" w:hAnsi="CordiaUPC" w:cs="CordiaUPC"/>
                <w:i/>
                <w:iCs/>
                <w:sz w:val="24"/>
                <w:szCs w:val="24"/>
                <w:rtl/>
                <w:cs/>
                <w:lang w:val="en-US"/>
              </w:rPr>
            </w:pPr>
            <w:r w:rsidRPr="00CB3006">
              <w:rPr>
                <w:rFonts w:ascii="CordiaUPC" w:hAnsi="CordiaUPC" w:cs="CordiaUPC" w:hint="cs"/>
                <w:i/>
                <w:iCs/>
                <w:sz w:val="24"/>
                <w:szCs w:val="24"/>
                <w:cs/>
                <w:lang w:val="en-US" w:bidi="th-TH"/>
              </w:rPr>
              <w:t>(</w:t>
            </w:r>
            <w:r w:rsidRPr="00CB3006">
              <w:rPr>
                <w:rFonts w:ascii="CordiaUPC" w:hAnsi="CordiaUPC" w:cs="CordiaUPC" w:hint="cs"/>
                <w:i/>
                <w:iCs/>
                <w:sz w:val="24"/>
                <w:szCs w:val="24"/>
                <w:lang w:val="en-US"/>
              </w:rPr>
              <w:t>in million Baht</w:t>
            </w:r>
            <w:r w:rsidRPr="00CB3006">
              <w:rPr>
                <w:rFonts w:ascii="CordiaUPC" w:hAnsi="CordiaUPC" w:cs="CordiaUPC" w:hint="cs"/>
                <w:i/>
                <w:iCs/>
                <w:sz w:val="24"/>
                <w:szCs w:val="24"/>
                <w:cs/>
                <w:lang w:val="en-US" w:bidi="th-TH"/>
              </w:rPr>
              <w:t>)</w:t>
            </w:r>
          </w:p>
        </w:tc>
      </w:tr>
      <w:tr w:rsidR="004E030E" w:rsidRPr="00CB3006" w14:paraId="7946FB17" w14:textId="77777777" w:rsidTr="004E030E">
        <w:tc>
          <w:tcPr>
            <w:tcW w:w="1164" w:type="pct"/>
          </w:tcPr>
          <w:p w14:paraId="5ABB5330" w14:textId="77777777" w:rsidR="004E030E" w:rsidRPr="00CB3006" w:rsidRDefault="004E030E" w:rsidP="004E030E">
            <w:pPr>
              <w:spacing w:line="240" w:lineRule="exact"/>
              <w:ind w:left="-9" w:right="-106" w:firstLine="18"/>
              <w:rPr>
                <w:rFonts w:ascii="CordiaUPC" w:hAnsi="CordiaUPC" w:cs="CordiaUPC"/>
                <w:sz w:val="24"/>
                <w:szCs w:val="24"/>
                <w:lang w:val="en-US"/>
              </w:rPr>
            </w:pPr>
            <w:r w:rsidRPr="00CB3006">
              <w:rPr>
                <w:rFonts w:ascii="CordiaUPC" w:hAnsi="CordiaUPC" w:cs="CordiaUPC" w:hint="cs"/>
                <w:sz w:val="24"/>
                <w:szCs w:val="24"/>
              </w:rPr>
              <w:t>Subordinated debentures</w:t>
            </w:r>
            <w:r w:rsidRPr="00CB3006">
              <w:rPr>
                <w:rFonts w:ascii="CordiaUPC" w:hAnsi="CordiaUPC" w:cs="CordiaUPC" w:hint="cs"/>
                <w:sz w:val="24"/>
                <w:szCs w:val="24"/>
                <w:vertAlign w:val="superscript"/>
                <w:cs/>
                <w:lang w:val="en-US" w:bidi="th-TH"/>
              </w:rPr>
              <w:t xml:space="preserve"> (</w:t>
            </w:r>
            <w:r w:rsidRPr="00CB3006">
              <w:rPr>
                <w:rFonts w:ascii="CordiaUPC" w:hAnsi="CordiaUPC" w:cs="CordiaUPC" w:hint="cs"/>
                <w:sz w:val="24"/>
                <w:szCs w:val="24"/>
                <w:vertAlign w:val="superscript"/>
                <w:lang w:val="en-US"/>
              </w:rPr>
              <w:t>1</w:t>
            </w:r>
            <w:r w:rsidRPr="00CB3006">
              <w:rPr>
                <w:rFonts w:ascii="CordiaUPC" w:hAnsi="CordiaUPC" w:cs="CordiaUPC" w:hint="cs"/>
                <w:sz w:val="24"/>
                <w:szCs w:val="24"/>
                <w:vertAlign w:val="superscript"/>
                <w:cs/>
                <w:lang w:val="en-US" w:bidi="th-TH"/>
              </w:rPr>
              <w:t>)</w:t>
            </w:r>
          </w:p>
        </w:tc>
        <w:tc>
          <w:tcPr>
            <w:tcW w:w="799" w:type="pct"/>
            <w:tcBorders>
              <w:top w:val="nil"/>
              <w:left w:val="nil"/>
              <w:bottom w:val="nil"/>
              <w:right w:val="nil"/>
            </w:tcBorders>
          </w:tcPr>
          <w:p w14:paraId="5F73356C" w14:textId="6657C92B" w:rsidR="004E030E" w:rsidRPr="00CB3006" w:rsidRDefault="004E030E" w:rsidP="004E030E">
            <w:pPr>
              <w:spacing w:line="240" w:lineRule="exact"/>
              <w:ind w:left="-120" w:right="-100"/>
              <w:jc w:val="center"/>
              <w:rPr>
                <w:rFonts w:ascii="CordiaUPC" w:hAnsi="CordiaUPC" w:cs="CordiaUPC"/>
                <w:sz w:val="24"/>
                <w:szCs w:val="24"/>
                <w:lang w:val="en-US" w:bidi="th-TH"/>
              </w:rPr>
            </w:pPr>
            <w:r w:rsidRPr="00CB3006">
              <w:rPr>
                <w:rFonts w:ascii="CordiaUPC" w:hAnsi="CordiaUPC" w:cs="CordiaUPC" w:hint="cs"/>
                <w:sz w:val="24"/>
                <w:szCs w:val="24"/>
              </w:rPr>
              <w:t>3.50,</w:t>
            </w:r>
            <w:r>
              <w:rPr>
                <w:rFonts w:ascii="CordiaUPC" w:hAnsi="CordiaUPC" w:cs="CordiaUPC"/>
                <w:sz w:val="24"/>
                <w:szCs w:val="24"/>
              </w:rPr>
              <w:t xml:space="preserve"> </w:t>
            </w:r>
            <w:r w:rsidRPr="00CB3006">
              <w:rPr>
                <w:rFonts w:ascii="CordiaUPC" w:hAnsi="CordiaUPC" w:cs="CordiaUPC" w:hint="cs"/>
                <w:sz w:val="24"/>
                <w:szCs w:val="24"/>
              </w:rPr>
              <w:t>4.00 and 4.90</w:t>
            </w:r>
          </w:p>
        </w:tc>
        <w:tc>
          <w:tcPr>
            <w:tcW w:w="587" w:type="pct"/>
          </w:tcPr>
          <w:p w14:paraId="61D55A08" w14:textId="74AAB5F4" w:rsidR="004E030E" w:rsidRPr="00CB3006" w:rsidRDefault="004E030E" w:rsidP="004E030E">
            <w:pPr>
              <w:spacing w:line="240" w:lineRule="exact"/>
              <w:ind w:left="-109" w:right="-93"/>
              <w:jc w:val="center"/>
              <w:rPr>
                <w:rFonts w:ascii="CordiaUPC" w:hAnsi="CordiaUPC" w:cs="CordiaUPC"/>
                <w:spacing w:val="-6"/>
                <w:sz w:val="24"/>
                <w:szCs w:val="24"/>
                <w:lang w:val="en-US"/>
              </w:rPr>
            </w:pPr>
            <w:r w:rsidRPr="00CB3006">
              <w:rPr>
                <w:rFonts w:ascii="CordiaUPC" w:hAnsi="CordiaUPC" w:cs="CordiaUPC" w:hint="cs"/>
                <w:spacing w:val="-6"/>
                <w:sz w:val="24"/>
                <w:szCs w:val="24"/>
                <w:lang w:val="en-US"/>
              </w:rPr>
              <w:t>2022</w:t>
            </w:r>
            <w:r w:rsidRPr="00CB3006">
              <w:rPr>
                <w:rFonts w:ascii="CordiaUPC" w:hAnsi="CordiaUPC" w:cs="CordiaUPC" w:hint="cs"/>
                <w:sz w:val="24"/>
                <w:szCs w:val="24"/>
                <w:vertAlign w:val="superscript"/>
              </w:rPr>
              <w:t>(2)</w:t>
            </w:r>
            <w:r w:rsidRPr="00CB3006">
              <w:rPr>
                <w:rFonts w:ascii="CordiaUPC" w:hAnsi="CordiaUPC" w:cs="CordiaUPC" w:hint="cs"/>
                <w:spacing w:val="-6"/>
                <w:sz w:val="24"/>
                <w:szCs w:val="24"/>
                <w:lang w:val="en-US"/>
              </w:rPr>
              <w:t xml:space="preserve"> - 2024</w:t>
            </w:r>
            <w:r w:rsidRPr="00CB3006">
              <w:rPr>
                <w:rFonts w:ascii="CordiaUPC" w:hAnsi="CordiaUPC" w:cs="CordiaUPC" w:hint="cs"/>
                <w:sz w:val="24"/>
                <w:szCs w:val="24"/>
                <w:vertAlign w:val="superscript"/>
              </w:rPr>
              <w:t>(2)</w:t>
            </w:r>
          </w:p>
        </w:tc>
        <w:tc>
          <w:tcPr>
            <w:tcW w:w="426" w:type="pct"/>
            <w:tcBorders>
              <w:top w:val="nil"/>
              <w:left w:val="nil"/>
              <w:bottom w:val="nil"/>
              <w:right w:val="nil"/>
            </w:tcBorders>
          </w:tcPr>
          <w:p w14:paraId="50EBD107" w14:textId="6191CAEB" w:rsidR="004E030E" w:rsidRPr="00CB3006" w:rsidRDefault="004E030E" w:rsidP="004E030E">
            <w:pPr>
              <w:tabs>
                <w:tab w:val="decimal" w:pos="619"/>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35,430</w:t>
            </w:r>
          </w:p>
        </w:tc>
        <w:tc>
          <w:tcPr>
            <w:tcW w:w="426" w:type="pct"/>
            <w:tcBorders>
              <w:top w:val="nil"/>
              <w:left w:val="nil"/>
              <w:bottom w:val="nil"/>
              <w:right w:val="nil"/>
            </w:tcBorders>
          </w:tcPr>
          <w:p w14:paraId="01BED782" w14:textId="31227E3A" w:rsidR="004E030E" w:rsidRPr="00CB3006" w:rsidRDefault="004E030E" w:rsidP="004E030E">
            <w:pPr>
              <w:tabs>
                <w:tab w:val="decimal" w:pos="598"/>
              </w:tabs>
              <w:spacing w:line="240" w:lineRule="exact"/>
              <w:ind w:left="-118" w:right="-86" w:hanging="4"/>
              <w:jc w:val="center"/>
              <w:rPr>
                <w:rFonts w:ascii="CordiaUPC" w:hAnsi="CordiaUPC" w:cs="CordiaUPC"/>
                <w:sz w:val="24"/>
                <w:szCs w:val="24"/>
                <w:lang w:val="en-US"/>
              </w:rPr>
            </w:pPr>
            <w:r>
              <w:rPr>
                <w:rFonts w:ascii="CordiaUPC" w:hAnsi="CordiaUPC" w:cs="CordiaUPC"/>
                <w:sz w:val="24"/>
                <w:szCs w:val="24"/>
                <w:lang w:val="en-US"/>
              </w:rPr>
              <w:t>12,821</w:t>
            </w:r>
          </w:p>
        </w:tc>
        <w:tc>
          <w:tcPr>
            <w:tcW w:w="375" w:type="pct"/>
            <w:tcBorders>
              <w:top w:val="nil"/>
              <w:left w:val="nil"/>
              <w:bottom w:val="nil"/>
              <w:right w:val="nil"/>
            </w:tcBorders>
          </w:tcPr>
          <w:p w14:paraId="115E412A" w14:textId="13513D48" w:rsidR="004E030E" w:rsidRPr="00CB3006" w:rsidRDefault="004E030E" w:rsidP="004E030E">
            <w:pPr>
              <w:tabs>
                <w:tab w:val="decimal" w:pos="512"/>
              </w:tabs>
              <w:spacing w:line="240" w:lineRule="exact"/>
              <w:ind w:left="-119" w:right="-152"/>
              <w:rPr>
                <w:rFonts w:ascii="CordiaUPC" w:hAnsi="CordiaUPC" w:cs="CordiaUPC"/>
                <w:sz w:val="24"/>
                <w:szCs w:val="24"/>
                <w:rtl/>
                <w:cs/>
                <w:lang w:val="en-US"/>
              </w:rPr>
            </w:pPr>
            <w:r>
              <w:rPr>
                <w:rFonts w:ascii="CordiaUPC" w:hAnsi="CordiaUPC" w:cs="CordiaUPC"/>
                <w:sz w:val="24"/>
                <w:szCs w:val="24"/>
                <w:lang w:val="en-US"/>
              </w:rPr>
              <w:t>48,251</w:t>
            </w:r>
          </w:p>
        </w:tc>
        <w:tc>
          <w:tcPr>
            <w:tcW w:w="426" w:type="pct"/>
            <w:tcBorders>
              <w:top w:val="nil"/>
              <w:left w:val="nil"/>
              <w:bottom w:val="nil"/>
              <w:right w:val="nil"/>
            </w:tcBorders>
          </w:tcPr>
          <w:p w14:paraId="67F69ECE" w14:textId="77777777" w:rsidR="004E030E" w:rsidRPr="00CB3006" w:rsidRDefault="004E030E" w:rsidP="004E030E">
            <w:pPr>
              <w:tabs>
                <w:tab w:val="decimal" w:pos="619"/>
              </w:tabs>
              <w:spacing w:line="240" w:lineRule="exact"/>
              <w:ind w:right="-86"/>
              <w:rPr>
                <w:rFonts w:ascii="CordiaUPC" w:hAnsi="CordiaUPC" w:cs="CordiaUPC"/>
                <w:sz w:val="24"/>
                <w:szCs w:val="24"/>
                <w:lang w:val="en-US"/>
              </w:rPr>
            </w:pPr>
            <w:r w:rsidRPr="00CB3006">
              <w:rPr>
                <w:rFonts w:ascii="CordiaUPC" w:eastAsia="Times New Roman" w:hAnsi="CordiaUPC" w:cs="CordiaUPC" w:hint="cs"/>
                <w:sz w:val="24"/>
                <w:szCs w:val="24"/>
              </w:rPr>
              <w:t>35,430</w:t>
            </w:r>
          </w:p>
        </w:tc>
        <w:tc>
          <w:tcPr>
            <w:tcW w:w="426" w:type="pct"/>
            <w:tcBorders>
              <w:top w:val="nil"/>
              <w:left w:val="nil"/>
              <w:bottom w:val="nil"/>
              <w:right w:val="nil"/>
            </w:tcBorders>
          </w:tcPr>
          <w:p w14:paraId="7B373EAB" w14:textId="77777777" w:rsidR="004E030E" w:rsidRPr="00CB3006" w:rsidRDefault="004E030E" w:rsidP="004E030E">
            <w:pPr>
              <w:tabs>
                <w:tab w:val="decimal" w:pos="569"/>
              </w:tabs>
              <w:spacing w:line="240" w:lineRule="exact"/>
              <w:ind w:left="-108" w:right="-86"/>
              <w:rPr>
                <w:rFonts w:ascii="CordiaUPC" w:hAnsi="CordiaUPC" w:cs="CordiaUPC"/>
                <w:sz w:val="24"/>
                <w:szCs w:val="24"/>
                <w:lang w:val="en-US"/>
              </w:rPr>
            </w:pPr>
            <w:r w:rsidRPr="00CB3006">
              <w:rPr>
                <w:rFonts w:ascii="CordiaUPC" w:eastAsia="Times New Roman" w:hAnsi="CordiaUPC" w:cs="CordiaUPC" w:hint="cs"/>
                <w:sz w:val="24"/>
                <w:szCs w:val="24"/>
              </w:rPr>
              <w:t>12,099</w:t>
            </w:r>
          </w:p>
        </w:tc>
        <w:tc>
          <w:tcPr>
            <w:tcW w:w="371" w:type="pct"/>
            <w:tcBorders>
              <w:top w:val="nil"/>
              <w:left w:val="nil"/>
              <w:bottom w:val="nil"/>
              <w:right w:val="nil"/>
            </w:tcBorders>
          </w:tcPr>
          <w:p w14:paraId="116C0D4D" w14:textId="77777777" w:rsidR="004E030E" w:rsidRPr="00CB3006" w:rsidRDefault="004E030E" w:rsidP="004E030E">
            <w:pPr>
              <w:tabs>
                <w:tab w:val="decimal" w:pos="534"/>
              </w:tabs>
              <w:spacing w:line="240" w:lineRule="exact"/>
              <w:ind w:left="-119" w:right="-152"/>
              <w:jc w:val="both"/>
              <w:rPr>
                <w:rFonts w:ascii="CordiaUPC" w:hAnsi="CordiaUPC" w:cs="CordiaUPC"/>
                <w:sz w:val="24"/>
                <w:szCs w:val="24"/>
                <w:rtl/>
                <w:cs/>
                <w:lang w:val="en-US"/>
              </w:rPr>
            </w:pPr>
            <w:r w:rsidRPr="00CB3006">
              <w:rPr>
                <w:rFonts w:ascii="CordiaUPC" w:eastAsia="Times New Roman" w:hAnsi="CordiaUPC" w:cs="CordiaUPC" w:hint="cs"/>
                <w:sz w:val="24"/>
                <w:szCs w:val="24"/>
              </w:rPr>
              <w:t>47,529</w:t>
            </w:r>
          </w:p>
        </w:tc>
      </w:tr>
      <w:tr w:rsidR="004E030E" w:rsidRPr="00CB3006" w14:paraId="5EE09094" w14:textId="77777777" w:rsidTr="004E030E">
        <w:tc>
          <w:tcPr>
            <w:tcW w:w="1164" w:type="pct"/>
          </w:tcPr>
          <w:p w14:paraId="331BA36F" w14:textId="77777777" w:rsidR="004E030E" w:rsidRPr="00CB3006" w:rsidRDefault="004E030E" w:rsidP="004E030E">
            <w:pPr>
              <w:spacing w:line="240" w:lineRule="exact"/>
              <w:ind w:left="-9" w:right="-106" w:firstLine="18"/>
              <w:rPr>
                <w:rFonts w:ascii="CordiaUPC" w:hAnsi="CordiaUPC" w:cs="CordiaUPC"/>
                <w:sz w:val="24"/>
                <w:szCs w:val="24"/>
              </w:rPr>
            </w:pPr>
            <w:r w:rsidRPr="00CB3006">
              <w:rPr>
                <w:rFonts w:ascii="CordiaUPC" w:hAnsi="CordiaUPC" w:cs="CordiaUPC" w:hint="cs"/>
                <w:sz w:val="24"/>
                <w:szCs w:val="24"/>
              </w:rPr>
              <w:t>Senior debentures</w:t>
            </w:r>
          </w:p>
        </w:tc>
        <w:tc>
          <w:tcPr>
            <w:tcW w:w="799" w:type="pct"/>
            <w:tcBorders>
              <w:top w:val="nil"/>
              <w:left w:val="nil"/>
              <w:bottom w:val="nil"/>
              <w:right w:val="nil"/>
            </w:tcBorders>
          </w:tcPr>
          <w:p w14:paraId="46599963" w14:textId="0057E9E9" w:rsidR="004E030E" w:rsidRPr="00CB3006" w:rsidRDefault="004E030E" w:rsidP="004E030E">
            <w:pPr>
              <w:spacing w:line="240" w:lineRule="exact"/>
              <w:ind w:left="-120" w:right="-100"/>
              <w:jc w:val="center"/>
              <w:rPr>
                <w:rFonts w:ascii="CordiaUPC" w:hAnsi="CordiaUPC" w:cs="CordiaUPC"/>
                <w:sz w:val="24"/>
                <w:szCs w:val="24"/>
                <w:lang w:val="en-US" w:bidi="th-TH"/>
              </w:rPr>
            </w:pPr>
            <w:r w:rsidRPr="00CB3006">
              <w:rPr>
                <w:rFonts w:ascii="CordiaUPC" w:hAnsi="CordiaUPC" w:cs="CordiaUPC" w:hint="cs"/>
                <w:sz w:val="24"/>
                <w:szCs w:val="24"/>
              </w:rPr>
              <w:t>3.108,</w:t>
            </w:r>
            <w:r>
              <w:rPr>
                <w:rFonts w:ascii="CordiaUPC" w:hAnsi="CordiaUPC" w:cs="CordiaUPC"/>
                <w:sz w:val="24"/>
                <w:szCs w:val="24"/>
              </w:rPr>
              <w:t xml:space="preserve"> </w:t>
            </w:r>
            <w:r w:rsidRPr="00CB3006">
              <w:rPr>
                <w:rFonts w:ascii="CordiaUPC" w:hAnsi="CordiaUPC" w:cs="CordiaUPC" w:hint="cs"/>
                <w:sz w:val="24"/>
                <w:szCs w:val="24"/>
              </w:rPr>
              <w:t>6mLibor+1.05 and 0.22-0.85</w:t>
            </w:r>
          </w:p>
        </w:tc>
        <w:tc>
          <w:tcPr>
            <w:tcW w:w="587" w:type="pct"/>
          </w:tcPr>
          <w:p w14:paraId="18366F67" w14:textId="77777777" w:rsidR="00473896" w:rsidRDefault="00473896" w:rsidP="004E030E">
            <w:pPr>
              <w:spacing w:line="240" w:lineRule="exact"/>
              <w:ind w:left="-109" w:right="-93"/>
              <w:jc w:val="center"/>
              <w:rPr>
                <w:rFonts w:ascii="CordiaUPC" w:hAnsi="CordiaUPC" w:cs="CordiaUPC"/>
                <w:spacing w:val="-6"/>
                <w:sz w:val="24"/>
                <w:szCs w:val="24"/>
                <w:lang w:val="en-US"/>
              </w:rPr>
            </w:pPr>
          </w:p>
          <w:p w14:paraId="1B3FF077" w14:textId="69706743" w:rsidR="004E030E" w:rsidRPr="00CB3006" w:rsidRDefault="004E030E" w:rsidP="004E030E">
            <w:pPr>
              <w:spacing w:line="240" w:lineRule="exact"/>
              <w:ind w:left="-109" w:right="-93"/>
              <w:jc w:val="center"/>
              <w:rPr>
                <w:rFonts w:ascii="CordiaUPC" w:hAnsi="CordiaUPC" w:cs="CordiaUPC"/>
                <w:sz w:val="24"/>
                <w:szCs w:val="24"/>
                <w:lang w:val="en-US"/>
              </w:rPr>
            </w:pPr>
            <w:r w:rsidRPr="00CB3006">
              <w:rPr>
                <w:rFonts w:ascii="CordiaUPC" w:hAnsi="CordiaUPC" w:cs="CordiaUPC" w:hint="cs"/>
                <w:spacing w:val="-6"/>
                <w:sz w:val="24"/>
                <w:szCs w:val="24"/>
                <w:lang w:val="en-US"/>
              </w:rPr>
              <w:t>202</w:t>
            </w:r>
            <w:r>
              <w:rPr>
                <w:rFonts w:ascii="CordiaUPC" w:hAnsi="CordiaUPC" w:cs="CordiaUPC"/>
                <w:spacing w:val="-6"/>
                <w:sz w:val="24"/>
                <w:szCs w:val="24"/>
                <w:lang w:val="en-US"/>
              </w:rPr>
              <w:t>1</w:t>
            </w:r>
            <w:r w:rsidRPr="00CB3006">
              <w:rPr>
                <w:rFonts w:ascii="CordiaUPC" w:hAnsi="CordiaUPC" w:cs="CordiaUPC" w:hint="cs"/>
                <w:spacing w:val="-6"/>
                <w:sz w:val="24"/>
                <w:szCs w:val="24"/>
                <w:lang w:val="en-US"/>
              </w:rPr>
              <w:t xml:space="preserve"> - 2025</w:t>
            </w:r>
          </w:p>
        </w:tc>
        <w:tc>
          <w:tcPr>
            <w:tcW w:w="426" w:type="pct"/>
            <w:tcBorders>
              <w:top w:val="nil"/>
              <w:left w:val="nil"/>
              <w:bottom w:val="nil"/>
              <w:right w:val="nil"/>
            </w:tcBorders>
            <w:vAlign w:val="bottom"/>
          </w:tcPr>
          <w:p w14:paraId="7EF8C5BD" w14:textId="2EA8AE33" w:rsidR="004E030E" w:rsidRPr="00CB3006" w:rsidRDefault="004E030E" w:rsidP="004E030E">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w:t>
            </w:r>
          </w:p>
        </w:tc>
        <w:tc>
          <w:tcPr>
            <w:tcW w:w="426" w:type="pct"/>
            <w:tcBorders>
              <w:top w:val="nil"/>
              <w:left w:val="nil"/>
              <w:bottom w:val="nil"/>
              <w:right w:val="nil"/>
            </w:tcBorders>
            <w:vAlign w:val="bottom"/>
          </w:tcPr>
          <w:p w14:paraId="28C6F2ED" w14:textId="6B9FBD3F" w:rsidR="004E030E" w:rsidRPr="0012064F" w:rsidRDefault="004E030E" w:rsidP="004E030E">
            <w:pPr>
              <w:tabs>
                <w:tab w:val="decimal" w:pos="598"/>
              </w:tabs>
              <w:spacing w:line="240" w:lineRule="exact"/>
              <w:ind w:left="-118" w:right="-86" w:hanging="4"/>
              <w:jc w:val="center"/>
              <w:rPr>
                <w:rFonts w:ascii="CordiaUPC" w:hAnsi="CordiaUPC" w:cs="CordiaUPC"/>
                <w:sz w:val="24"/>
                <w:szCs w:val="24"/>
                <w:lang w:val="en-US"/>
              </w:rPr>
            </w:pPr>
            <w:r w:rsidRPr="0012064F">
              <w:rPr>
                <w:rFonts w:ascii="CordiaUPC" w:hAnsi="CordiaUPC" w:cs="CordiaUPC"/>
                <w:sz w:val="24"/>
                <w:szCs w:val="24"/>
                <w:lang w:val="en-US"/>
              </w:rPr>
              <w:t>27,16</w:t>
            </w:r>
            <w:r w:rsidR="006C31EC" w:rsidRPr="0012064F">
              <w:rPr>
                <w:rFonts w:ascii="CordiaUPC" w:hAnsi="CordiaUPC" w:cs="CordiaUPC"/>
                <w:sz w:val="24"/>
                <w:szCs w:val="24"/>
                <w:lang w:val="en-US"/>
              </w:rPr>
              <w:t>5</w:t>
            </w:r>
          </w:p>
        </w:tc>
        <w:tc>
          <w:tcPr>
            <w:tcW w:w="375" w:type="pct"/>
            <w:tcBorders>
              <w:top w:val="nil"/>
              <w:left w:val="nil"/>
              <w:bottom w:val="nil"/>
              <w:right w:val="nil"/>
            </w:tcBorders>
            <w:vAlign w:val="bottom"/>
          </w:tcPr>
          <w:p w14:paraId="73622CF6" w14:textId="388FFA80" w:rsidR="004E030E" w:rsidRPr="0012064F" w:rsidRDefault="004E030E" w:rsidP="004E030E">
            <w:pPr>
              <w:tabs>
                <w:tab w:val="decimal" w:pos="512"/>
              </w:tabs>
              <w:spacing w:line="240" w:lineRule="exact"/>
              <w:ind w:left="-119" w:right="-152"/>
              <w:rPr>
                <w:rFonts w:ascii="CordiaUPC" w:hAnsi="CordiaUPC" w:cs="CordiaUPC"/>
                <w:sz w:val="24"/>
                <w:szCs w:val="24"/>
                <w:lang w:val="en-US"/>
              </w:rPr>
            </w:pPr>
            <w:r w:rsidRPr="0012064F">
              <w:rPr>
                <w:rFonts w:ascii="CordiaUPC" w:hAnsi="CordiaUPC" w:cs="CordiaUPC"/>
                <w:sz w:val="24"/>
                <w:szCs w:val="24"/>
                <w:lang w:val="en-US"/>
              </w:rPr>
              <w:t>27,16</w:t>
            </w:r>
            <w:r w:rsidR="006C31EC" w:rsidRPr="0012064F">
              <w:rPr>
                <w:rFonts w:ascii="CordiaUPC" w:hAnsi="CordiaUPC" w:cs="CordiaUPC"/>
                <w:sz w:val="24"/>
                <w:szCs w:val="24"/>
                <w:lang w:val="en-US"/>
              </w:rPr>
              <w:t>5</w:t>
            </w:r>
          </w:p>
        </w:tc>
        <w:tc>
          <w:tcPr>
            <w:tcW w:w="426" w:type="pct"/>
            <w:tcBorders>
              <w:top w:val="nil"/>
              <w:left w:val="nil"/>
              <w:bottom w:val="nil"/>
              <w:right w:val="nil"/>
            </w:tcBorders>
            <w:vAlign w:val="bottom"/>
          </w:tcPr>
          <w:p w14:paraId="1863C26B" w14:textId="77777777" w:rsidR="004E030E" w:rsidRPr="00CB3006" w:rsidRDefault="004E030E" w:rsidP="004E030E">
            <w:pPr>
              <w:tabs>
                <w:tab w:val="decimal" w:pos="619"/>
              </w:tabs>
              <w:spacing w:line="240" w:lineRule="exact"/>
              <w:ind w:left="-110" w:right="-86"/>
              <w:rPr>
                <w:rFonts w:ascii="CordiaUPC" w:hAnsi="CordiaUPC" w:cs="CordiaUPC"/>
                <w:sz w:val="24"/>
                <w:szCs w:val="24"/>
                <w:lang w:val="en-US"/>
              </w:rPr>
            </w:pPr>
            <w:r w:rsidRPr="00CB3006">
              <w:rPr>
                <w:rFonts w:ascii="CordiaUPC" w:eastAsia="Times New Roman" w:hAnsi="CordiaUPC" w:cs="CordiaUPC" w:hint="cs"/>
                <w:sz w:val="24"/>
                <w:szCs w:val="24"/>
              </w:rPr>
              <w:t>-</w:t>
            </w:r>
          </w:p>
        </w:tc>
        <w:tc>
          <w:tcPr>
            <w:tcW w:w="426" w:type="pct"/>
            <w:tcBorders>
              <w:top w:val="nil"/>
              <w:left w:val="nil"/>
              <w:bottom w:val="nil"/>
              <w:right w:val="nil"/>
            </w:tcBorders>
            <w:vAlign w:val="bottom"/>
          </w:tcPr>
          <w:p w14:paraId="46264FD3" w14:textId="77777777" w:rsidR="004E030E" w:rsidRPr="00CB3006" w:rsidRDefault="004E030E" w:rsidP="004E030E">
            <w:pPr>
              <w:tabs>
                <w:tab w:val="decimal" w:pos="569"/>
              </w:tabs>
              <w:spacing w:line="240" w:lineRule="exact"/>
              <w:ind w:left="-108" w:right="-86"/>
              <w:rPr>
                <w:rFonts w:ascii="CordiaUPC" w:hAnsi="CordiaUPC" w:cs="CordiaUPC"/>
                <w:sz w:val="24"/>
                <w:szCs w:val="24"/>
                <w:lang w:val="en-US"/>
              </w:rPr>
            </w:pPr>
            <w:r w:rsidRPr="00CB3006">
              <w:rPr>
                <w:rFonts w:ascii="CordiaUPC" w:eastAsia="Times New Roman" w:hAnsi="CordiaUPC" w:cs="CordiaUPC" w:hint="cs"/>
                <w:sz w:val="24"/>
                <w:szCs w:val="24"/>
              </w:rPr>
              <w:t>41,331</w:t>
            </w:r>
          </w:p>
        </w:tc>
        <w:tc>
          <w:tcPr>
            <w:tcW w:w="371" w:type="pct"/>
            <w:tcBorders>
              <w:top w:val="nil"/>
              <w:left w:val="nil"/>
              <w:bottom w:val="nil"/>
              <w:right w:val="nil"/>
            </w:tcBorders>
            <w:vAlign w:val="bottom"/>
          </w:tcPr>
          <w:p w14:paraId="46D11A08" w14:textId="77777777" w:rsidR="004E030E" w:rsidRPr="00CB3006" w:rsidRDefault="004E030E" w:rsidP="004E030E">
            <w:pPr>
              <w:tabs>
                <w:tab w:val="decimal" w:pos="534"/>
              </w:tabs>
              <w:spacing w:line="240" w:lineRule="exact"/>
              <w:ind w:left="-119" w:right="-152"/>
              <w:jc w:val="both"/>
              <w:rPr>
                <w:rFonts w:ascii="CordiaUPC" w:hAnsi="CordiaUPC" w:cs="CordiaUPC"/>
                <w:sz w:val="24"/>
                <w:szCs w:val="24"/>
                <w:lang w:val="en-US"/>
              </w:rPr>
            </w:pPr>
            <w:r w:rsidRPr="00CB3006">
              <w:rPr>
                <w:rFonts w:ascii="CordiaUPC" w:eastAsia="Times New Roman" w:hAnsi="CordiaUPC" w:cs="CordiaUPC" w:hint="cs"/>
                <w:sz w:val="24"/>
                <w:szCs w:val="24"/>
              </w:rPr>
              <w:t>41,331</w:t>
            </w:r>
          </w:p>
        </w:tc>
      </w:tr>
      <w:tr w:rsidR="004E030E" w:rsidRPr="00CB3006" w14:paraId="1B2B53A4" w14:textId="77777777" w:rsidTr="004E030E">
        <w:tc>
          <w:tcPr>
            <w:tcW w:w="1164" w:type="pct"/>
            <w:vAlign w:val="bottom"/>
          </w:tcPr>
          <w:p w14:paraId="68175847" w14:textId="77777777" w:rsidR="004E030E" w:rsidRPr="00CB3006" w:rsidRDefault="004E030E" w:rsidP="004E030E">
            <w:pPr>
              <w:spacing w:line="240" w:lineRule="exact"/>
              <w:ind w:left="-9" w:right="-107" w:firstLine="18"/>
              <w:rPr>
                <w:rFonts w:ascii="CordiaUPC" w:hAnsi="CordiaUPC" w:cs="CordiaUPC"/>
                <w:sz w:val="24"/>
                <w:szCs w:val="24"/>
                <w:lang w:val="en-US"/>
              </w:rPr>
            </w:pPr>
            <w:r w:rsidRPr="00CB3006">
              <w:rPr>
                <w:rFonts w:ascii="CordiaUPC" w:hAnsi="CordiaUPC" w:cs="CordiaUPC" w:hint="cs"/>
                <w:sz w:val="24"/>
                <w:szCs w:val="24"/>
                <w:lang w:val="en-US"/>
              </w:rPr>
              <w:t xml:space="preserve">Bills of exchange </w:t>
            </w:r>
            <w:r w:rsidRPr="00CB3006">
              <w:rPr>
                <w:rFonts w:ascii="CordiaUPC" w:hAnsi="CordiaUPC" w:cs="CordiaUPC" w:hint="cs"/>
                <w:sz w:val="24"/>
                <w:szCs w:val="24"/>
                <w:vertAlign w:val="superscript"/>
                <w:cs/>
                <w:lang w:val="en-US" w:bidi="th-TH"/>
              </w:rPr>
              <w:t>(</w:t>
            </w:r>
            <w:r w:rsidRPr="00CB3006">
              <w:rPr>
                <w:rFonts w:ascii="CordiaUPC" w:hAnsi="CordiaUPC" w:cs="CordiaUPC" w:hint="cs"/>
                <w:sz w:val="24"/>
                <w:szCs w:val="24"/>
                <w:vertAlign w:val="superscript"/>
                <w:lang w:val="en-US"/>
              </w:rPr>
              <w:t>3</w:t>
            </w:r>
            <w:r w:rsidRPr="00CB3006">
              <w:rPr>
                <w:rFonts w:ascii="CordiaUPC" w:hAnsi="CordiaUPC" w:cs="CordiaUPC" w:hint="cs"/>
                <w:sz w:val="24"/>
                <w:szCs w:val="24"/>
                <w:vertAlign w:val="superscript"/>
                <w:cs/>
                <w:lang w:val="en-US" w:bidi="th-TH"/>
              </w:rPr>
              <w:t>)</w:t>
            </w:r>
          </w:p>
        </w:tc>
        <w:tc>
          <w:tcPr>
            <w:tcW w:w="799" w:type="pct"/>
            <w:tcBorders>
              <w:top w:val="nil"/>
              <w:left w:val="nil"/>
              <w:bottom w:val="nil"/>
              <w:right w:val="nil"/>
            </w:tcBorders>
            <w:vAlign w:val="bottom"/>
          </w:tcPr>
          <w:p w14:paraId="62A285D1" w14:textId="59C2C528" w:rsidR="004E030E" w:rsidRPr="00CB3006" w:rsidRDefault="004E030E" w:rsidP="004E030E">
            <w:pPr>
              <w:spacing w:line="240" w:lineRule="exact"/>
              <w:ind w:left="-120" w:right="-100"/>
              <w:jc w:val="center"/>
              <w:rPr>
                <w:rFonts w:ascii="CordiaUPC" w:hAnsi="CordiaUPC" w:cs="CordiaUPC"/>
                <w:sz w:val="24"/>
                <w:szCs w:val="24"/>
              </w:rPr>
            </w:pPr>
            <w:r w:rsidRPr="00CB3006">
              <w:rPr>
                <w:rFonts w:ascii="CordiaUPC" w:hAnsi="CordiaUPC" w:cs="CordiaUPC" w:hint="cs"/>
                <w:sz w:val="24"/>
                <w:szCs w:val="24"/>
              </w:rPr>
              <w:t>2.15</w:t>
            </w:r>
          </w:p>
        </w:tc>
        <w:tc>
          <w:tcPr>
            <w:tcW w:w="587" w:type="pct"/>
            <w:vAlign w:val="bottom"/>
          </w:tcPr>
          <w:p w14:paraId="0FF47D98" w14:textId="010D28E6" w:rsidR="004E030E" w:rsidRPr="00CB3006" w:rsidRDefault="004E030E" w:rsidP="004E030E">
            <w:pPr>
              <w:spacing w:line="240" w:lineRule="exact"/>
              <w:ind w:left="-109" w:right="-93"/>
              <w:jc w:val="center"/>
              <w:rPr>
                <w:rFonts w:ascii="CordiaUPC" w:hAnsi="CordiaUPC" w:cs="CordiaUPC"/>
                <w:sz w:val="24"/>
                <w:szCs w:val="24"/>
                <w:lang w:val="en-US"/>
              </w:rPr>
            </w:pPr>
            <w:r w:rsidRPr="00CB3006">
              <w:rPr>
                <w:rFonts w:ascii="CordiaUPC" w:hAnsi="CordiaUPC" w:cs="CordiaUPC" w:hint="cs"/>
                <w:sz w:val="24"/>
                <w:szCs w:val="24"/>
                <w:lang w:val="en-US"/>
              </w:rPr>
              <w:t>2012</w:t>
            </w:r>
          </w:p>
        </w:tc>
        <w:tc>
          <w:tcPr>
            <w:tcW w:w="426" w:type="pct"/>
            <w:tcBorders>
              <w:top w:val="nil"/>
              <w:left w:val="nil"/>
              <w:right w:val="nil"/>
            </w:tcBorders>
            <w:vAlign w:val="bottom"/>
          </w:tcPr>
          <w:p w14:paraId="3182DB74" w14:textId="3E48B13E" w:rsidR="004E030E" w:rsidRPr="00CB3006" w:rsidRDefault="004E030E" w:rsidP="004E030E">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5</w:t>
            </w:r>
          </w:p>
        </w:tc>
        <w:tc>
          <w:tcPr>
            <w:tcW w:w="426" w:type="pct"/>
            <w:tcBorders>
              <w:top w:val="nil"/>
              <w:left w:val="nil"/>
              <w:right w:val="nil"/>
            </w:tcBorders>
            <w:vAlign w:val="bottom"/>
          </w:tcPr>
          <w:p w14:paraId="0429C391" w14:textId="05C47F4E" w:rsidR="004E030E" w:rsidRPr="0012064F" w:rsidRDefault="004E030E" w:rsidP="004E030E">
            <w:pPr>
              <w:tabs>
                <w:tab w:val="decimal" w:pos="598"/>
              </w:tabs>
              <w:spacing w:line="240" w:lineRule="exact"/>
              <w:ind w:left="-118" w:right="-86" w:hanging="4"/>
              <w:jc w:val="center"/>
              <w:rPr>
                <w:rFonts w:ascii="CordiaUPC" w:hAnsi="CordiaUPC" w:cs="CordiaUPC"/>
                <w:sz w:val="24"/>
                <w:szCs w:val="24"/>
                <w:lang w:val="en-US"/>
              </w:rPr>
            </w:pPr>
            <w:r w:rsidRPr="0012064F">
              <w:rPr>
                <w:rFonts w:ascii="CordiaUPC" w:hAnsi="CordiaUPC" w:cs="CordiaUPC"/>
                <w:sz w:val="24"/>
                <w:szCs w:val="24"/>
                <w:lang w:val="en-US"/>
              </w:rPr>
              <w:t>-</w:t>
            </w:r>
          </w:p>
        </w:tc>
        <w:tc>
          <w:tcPr>
            <w:tcW w:w="375" w:type="pct"/>
            <w:tcBorders>
              <w:top w:val="nil"/>
              <w:left w:val="nil"/>
              <w:right w:val="nil"/>
            </w:tcBorders>
            <w:vAlign w:val="bottom"/>
          </w:tcPr>
          <w:p w14:paraId="51403DA8" w14:textId="5E547667" w:rsidR="004E030E" w:rsidRPr="0012064F" w:rsidRDefault="004E030E" w:rsidP="004E030E">
            <w:pPr>
              <w:tabs>
                <w:tab w:val="decimal" w:pos="512"/>
              </w:tabs>
              <w:spacing w:line="240" w:lineRule="exact"/>
              <w:ind w:left="-119" w:right="-152"/>
              <w:rPr>
                <w:rFonts w:ascii="CordiaUPC" w:hAnsi="CordiaUPC" w:cs="CordiaUPC"/>
                <w:sz w:val="24"/>
                <w:szCs w:val="24"/>
                <w:lang w:val="en-US"/>
              </w:rPr>
            </w:pPr>
            <w:r w:rsidRPr="0012064F">
              <w:rPr>
                <w:rFonts w:ascii="CordiaUPC" w:hAnsi="CordiaUPC" w:cs="CordiaUPC"/>
                <w:sz w:val="24"/>
                <w:szCs w:val="24"/>
                <w:lang w:val="en-US"/>
              </w:rPr>
              <w:t>5</w:t>
            </w:r>
          </w:p>
        </w:tc>
        <w:tc>
          <w:tcPr>
            <w:tcW w:w="426" w:type="pct"/>
            <w:tcBorders>
              <w:top w:val="nil"/>
              <w:left w:val="nil"/>
              <w:bottom w:val="nil"/>
              <w:right w:val="nil"/>
            </w:tcBorders>
            <w:vAlign w:val="bottom"/>
          </w:tcPr>
          <w:p w14:paraId="288A47C6" w14:textId="77777777" w:rsidR="004E030E" w:rsidRPr="00CB3006" w:rsidRDefault="004E030E" w:rsidP="004E030E">
            <w:pPr>
              <w:tabs>
                <w:tab w:val="decimal" w:pos="619"/>
              </w:tabs>
              <w:spacing w:line="240" w:lineRule="exact"/>
              <w:ind w:left="-110" w:right="-86"/>
              <w:rPr>
                <w:rFonts w:ascii="CordiaUPC" w:hAnsi="CordiaUPC" w:cs="CordiaUPC"/>
                <w:sz w:val="24"/>
                <w:szCs w:val="24"/>
                <w:lang w:val="en-US"/>
              </w:rPr>
            </w:pPr>
            <w:r w:rsidRPr="00CB3006">
              <w:rPr>
                <w:rFonts w:ascii="CordiaUPC" w:eastAsia="Times New Roman" w:hAnsi="CordiaUPC" w:cs="CordiaUPC" w:hint="cs"/>
                <w:sz w:val="24"/>
                <w:szCs w:val="24"/>
              </w:rPr>
              <w:t>5</w:t>
            </w:r>
          </w:p>
        </w:tc>
        <w:tc>
          <w:tcPr>
            <w:tcW w:w="426" w:type="pct"/>
            <w:tcBorders>
              <w:top w:val="nil"/>
              <w:left w:val="nil"/>
              <w:right w:val="nil"/>
            </w:tcBorders>
            <w:vAlign w:val="bottom"/>
          </w:tcPr>
          <w:p w14:paraId="5BF0466D" w14:textId="77777777" w:rsidR="004E030E" w:rsidRPr="00CB3006" w:rsidRDefault="004E030E" w:rsidP="004E030E">
            <w:pPr>
              <w:tabs>
                <w:tab w:val="decimal" w:pos="569"/>
              </w:tabs>
              <w:spacing w:line="240" w:lineRule="exact"/>
              <w:ind w:left="-108" w:right="-86"/>
              <w:rPr>
                <w:rFonts w:ascii="CordiaUPC" w:hAnsi="CordiaUPC" w:cs="CordiaUPC"/>
                <w:sz w:val="24"/>
                <w:szCs w:val="24"/>
                <w:lang w:val="en-US"/>
              </w:rPr>
            </w:pPr>
            <w:r w:rsidRPr="00CB3006">
              <w:rPr>
                <w:rFonts w:ascii="CordiaUPC" w:eastAsia="Times New Roman" w:hAnsi="CordiaUPC" w:cs="CordiaUPC" w:hint="cs"/>
                <w:sz w:val="24"/>
                <w:szCs w:val="24"/>
              </w:rPr>
              <w:t>-</w:t>
            </w:r>
          </w:p>
        </w:tc>
        <w:tc>
          <w:tcPr>
            <w:tcW w:w="371" w:type="pct"/>
            <w:tcBorders>
              <w:top w:val="nil"/>
              <w:left w:val="nil"/>
              <w:right w:val="nil"/>
            </w:tcBorders>
            <w:vAlign w:val="bottom"/>
          </w:tcPr>
          <w:p w14:paraId="2BCAB916" w14:textId="77777777" w:rsidR="004E030E" w:rsidRPr="00CB3006" w:rsidRDefault="004E030E" w:rsidP="004E030E">
            <w:pPr>
              <w:tabs>
                <w:tab w:val="decimal" w:pos="534"/>
              </w:tabs>
              <w:spacing w:line="240" w:lineRule="exact"/>
              <w:ind w:left="-119" w:right="-152"/>
              <w:jc w:val="both"/>
              <w:rPr>
                <w:rFonts w:ascii="CordiaUPC" w:hAnsi="CordiaUPC" w:cs="CordiaUPC"/>
                <w:sz w:val="24"/>
                <w:szCs w:val="24"/>
                <w:lang w:val="en-US"/>
              </w:rPr>
            </w:pPr>
            <w:r w:rsidRPr="00CB3006">
              <w:rPr>
                <w:rFonts w:ascii="CordiaUPC" w:eastAsia="Times New Roman" w:hAnsi="CordiaUPC" w:cs="CordiaUPC" w:hint="cs"/>
                <w:sz w:val="24"/>
                <w:szCs w:val="24"/>
              </w:rPr>
              <w:t>5</w:t>
            </w:r>
          </w:p>
        </w:tc>
      </w:tr>
      <w:tr w:rsidR="004E030E" w:rsidRPr="00CB3006" w14:paraId="1B5DADD1" w14:textId="77777777" w:rsidTr="004E030E">
        <w:tc>
          <w:tcPr>
            <w:tcW w:w="1164" w:type="pct"/>
            <w:vAlign w:val="bottom"/>
          </w:tcPr>
          <w:p w14:paraId="68347B77" w14:textId="77777777" w:rsidR="004E030E" w:rsidRPr="00CB3006" w:rsidRDefault="004E030E" w:rsidP="004E030E">
            <w:pPr>
              <w:spacing w:line="240" w:lineRule="exact"/>
              <w:ind w:left="-9" w:right="-562" w:firstLine="18"/>
              <w:jc w:val="thaiDistribute"/>
              <w:rPr>
                <w:rFonts w:ascii="CordiaUPC" w:hAnsi="CordiaUPC" w:cs="CordiaUPC"/>
                <w:sz w:val="24"/>
                <w:szCs w:val="24"/>
                <w:lang w:val="en-US"/>
              </w:rPr>
            </w:pPr>
            <w:r w:rsidRPr="00CB3006">
              <w:rPr>
                <w:rFonts w:ascii="CordiaUPC" w:hAnsi="CordiaUPC" w:cs="CordiaUPC" w:hint="cs"/>
                <w:sz w:val="24"/>
                <w:szCs w:val="24"/>
                <w:lang w:val="en-US"/>
              </w:rPr>
              <w:t>Other borrowings</w:t>
            </w:r>
          </w:p>
        </w:tc>
        <w:tc>
          <w:tcPr>
            <w:tcW w:w="799" w:type="pct"/>
            <w:tcBorders>
              <w:top w:val="nil"/>
              <w:left w:val="nil"/>
              <w:bottom w:val="nil"/>
              <w:right w:val="nil"/>
            </w:tcBorders>
            <w:vAlign w:val="bottom"/>
          </w:tcPr>
          <w:p w14:paraId="4071699C" w14:textId="5CA2F4C3" w:rsidR="004E030E" w:rsidRPr="00CB3006" w:rsidRDefault="004E030E" w:rsidP="004E030E">
            <w:pPr>
              <w:spacing w:line="240" w:lineRule="exact"/>
              <w:ind w:left="-120" w:right="-100"/>
              <w:jc w:val="center"/>
              <w:rPr>
                <w:rFonts w:ascii="CordiaUPC" w:hAnsi="CordiaUPC" w:cs="CordiaUPC"/>
                <w:sz w:val="24"/>
                <w:szCs w:val="24"/>
              </w:rPr>
            </w:pPr>
            <w:r w:rsidRPr="00CB3006">
              <w:rPr>
                <w:rFonts w:ascii="CordiaUPC" w:hAnsi="CordiaUPC" w:cs="CordiaUPC" w:hint="cs"/>
                <w:sz w:val="24"/>
                <w:szCs w:val="24"/>
              </w:rPr>
              <w:t>0.00-0.75</w:t>
            </w:r>
          </w:p>
        </w:tc>
        <w:tc>
          <w:tcPr>
            <w:tcW w:w="587" w:type="pct"/>
            <w:vAlign w:val="bottom"/>
          </w:tcPr>
          <w:p w14:paraId="59ED564B" w14:textId="4DB84850" w:rsidR="004E030E" w:rsidRPr="00CB3006" w:rsidRDefault="004E030E" w:rsidP="004E030E">
            <w:pPr>
              <w:spacing w:line="240" w:lineRule="exact"/>
              <w:ind w:left="-109" w:right="-93"/>
              <w:jc w:val="center"/>
              <w:rPr>
                <w:rFonts w:ascii="CordiaUPC" w:hAnsi="CordiaUPC" w:cs="CordiaUPC"/>
                <w:sz w:val="24"/>
                <w:szCs w:val="24"/>
                <w:lang w:val="en-US"/>
              </w:rPr>
            </w:pPr>
            <w:r w:rsidRPr="00CB3006">
              <w:rPr>
                <w:rFonts w:ascii="CordiaUPC" w:hAnsi="CordiaUPC" w:cs="CordiaUPC" w:hint="cs"/>
                <w:sz w:val="24"/>
                <w:szCs w:val="24"/>
                <w:lang w:val="en-US"/>
              </w:rPr>
              <w:t>202</w:t>
            </w:r>
            <w:r>
              <w:rPr>
                <w:rFonts w:ascii="CordiaUPC" w:hAnsi="CordiaUPC" w:cs="CordiaUPC"/>
                <w:sz w:val="24"/>
                <w:szCs w:val="24"/>
                <w:lang w:val="en-US"/>
              </w:rPr>
              <w:t>1</w:t>
            </w:r>
            <w:r w:rsidRPr="00CB3006">
              <w:rPr>
                <w:rFonts w:ascii="CordiaUPC" w:hAnsi="CordiaUPC" w:cs="CordiaUPC" w:hint="cs"/>
                <w:sz w:val="24"/>
                <w:szCs w:val="24"/>
                <w:cs/>
                <w:lang w:val="en-US" w:bidi="th-TH"/>
              </w:rPr>
              <w:t xml:space="preserve"> - </w:t>
            </w:r>
            <w:r w:rsidRPr="00CB3006">
              <w:rPr>
                <w:rFonts w:ascii="CordiaUPC" w:hAnsi="CordiaUPC" w:cs="CordiaUPC" w:hint="cs"/>
                <w:sz w:val="24"/>
                <w:szCs w:val="24"/>
                <w:lang w:val="en-US"/>
              </w:rPr>
              <w:t>2031</w:t>
            </w:r>
          </w:p>
        </w:tc>
        <w:tc>
          <w:tcPr>
            <w:tcW w:w="426" w:type="pct"/>
            <w:tcBorders>
              <w:left w:val="nil"/>
              <w:right w:val="nil"/>
            </w:tcBorders>
            <w:vAlign w:val="bottom"/>
          </w:tcPr>
          <w:p w14:paraId="0114662C" w14:textId="694F278E" w:rsidR="004E030E" w:rsidRPr="00CB3006" w:rsidRDefault="004E030E" w:rsidP="004E030E">
            <w:pPr>
              <w:pBdr>
                <w:bottom w:val="single" w:sz="4" w:space="1" w:color="auto"/>
              </w:pBdr>
              <w:tabs>
                <w:tab w:val="decimal" w:pos="619"/>
              </w:tabs>
              <w:spacing w:line="240" w:lineRule="exact"/>
              <w:ind w:left="-115" w:right="-86"/>
              <w:rPr>
                <w:rFonts w:ascii="CordiaUPC" w:hAnsi="CordiaUPC" w:cs="CordiaUPC"/>
                <w:sz w:val="24"/>
                <w:szCs w:val="24"/>
                <w:lang w:val="en-US"/>
              </w:rPr>
            </w:pPr>
            <w:r>
              <w:rPr>
                <w:rFonts w:ascii="CordiaUPC" w:hAnsi="CordiaUPC" w:cs="CordiaUPC"/>
                <w:sz w:val="24"/>
                <w:szCs w:val="24"/>
                <w:lang w:val="en-US"/>
              </w:rPr>
              <w:t>23</w:t>
            </w:r>
          </w:p>
        </w:tc>
        <w:tc>
          <w:tcPr>
            <w:tcW w:w="426" w:type="pct"/>
            <w:tcBorders>
              <w:left w:val="nil"/>
              <w:right w:val="nil"/>
            </w:tcBorders>
            <w:vAlign w:val="bottom"/>
          </w:tcPr>
          <w:p w14:paraId="06A0612E" w14:textId="1CAD6022" w:rsidR="004E030E" w:rsidRPr="0012064F" w:rsidRDefault="004E030E" w:rsidP="004E030E">
            <w:pPr>
              <w:pBdr>
                <w:bottom w:val="single" w:sz="4" w:space="1" w:color="auto"/>
              </w:pBdr>
              <w:tabs>
                <w:tab w:val="decimal" w:pos="598"/>
              </w:tabs>
              <w:spacing w:line="240" w:lineRule="exact"/>
              <w:ind w:right="-432"/>
              <w:rPr>
                <w:rFonts w:ascii="CordiaUPC" w:hAnsi="CordiaUPC" w:cs="CordiaUPC"/>
                <w:sz w:val="24"/>
                <w:szCs w:val="24"/>
                <w:lang w:val="en-US"/>
              </w:rPr>
            </w:pPr>
            <w:r w:rsidRPr="0012064F">
              <w:rPr>
                <w:rFonts w:ascii="CordiaUPC" w:hAnsi="CordiaUPC" w:cs="CordiaUPC"/>
                <w:sz w:val="24"/>
                <w:szCs w:val="24"/>
                <w:lang w:val="en-US"/>
              </w:rPr>
              <w:t>67</w:t>
            </w:r>
          </w:p>
        </w:tc>
        <w:tc>
          <w:tcPr>
            <w:tcW w:w="375" w:type="pct"/>
            <w:tcBorders>
              <w:left w:val="nil"/>
              <w:right w:val="nil"/>
            </w:tcBorders>
            <w:vAlign w:val="bottom"/>
          </w:tcPr>
          <w:p w14:paraId="51BCE838" w14:textId="424DC142" w:rsidR="004E030E" w:rsidRPr="0012064F" w:rsidRDefault="004E030E" w:rsidP="004E030E">
            <w:pPr>
              <w:pBdr>
                <w:bottom w:val="single" w:sz="4" w:space="1" w:color="auto"/>
              </w:pBdr>
              <w:tabs>
                <w:tab w:val="decimal" w:pos="512"/>
              </w:tabs>
              <w:spacing w:line="240" w:lineRule="exact"/>
              <w:ind w:right="-86"/>
              <w:rPr>
                <w:rFonts w:ascii="CordiaUPC" w:hAnsi="CordiaUPC" w:cs="CordiaUPC"/>
                <w:sz w:val="24"/>
                <w:szCs w:val="24"/>
                <w:lang w:val="en-US"/>
              </w:rPr>
            </w:pPr>
            <w:r w:rsidRPr="0012064F">
              <w:rPr>
                <w:rFonts w:ascii="CordiaUPC" w:hAnsi="CordiaUPC" w:cs="CordiaUPC"/>
                <w:sz w:val="24"/>
                <w:szCs w:val="24"/>
                <w:lang w:val="en-US"/>
              </w:rPr>
              <w:t>90</w:t>
            </w:r>
          </w:p>
        </w:tc>
        <w:tc>
          <w:tcPr>
            <w:tcW w:w="426" w:type="pct"/>
            <w:tcBorders>
              <w:top w:val="nil"/>
              <w:left w:val="nil"/>
              <w:bottom w:val="nil"/>
              <w:right w:val="nil"/>
            </w:tcBorders>
            <w:vAlign w:val="bottom"/>
          </w:tcPr>
          <w:p w14:paraId="57258EC2" w14:textId="77777777" w:rsidR="004E030E" w:rsidRPr="00CB3006" w:rsidRDefault="004E030E" w:rsidP="004E030E">
            <w:pPr>
              <w:pBdr>
                <w:bottom w:val="single" w:sz="4" w:space="1" w:color="auto"/>
              </w:pBdr>
              <w:tabs>
                <w:tab w:val="decimal" w:pos="619"/>
              </w:tabs>
              <w:spacing w:line="240" w:lineRule="exact"/>
              <w:ind w:left="-34" w:right="-193"/>
              <w:rPr>
                <w:rFonts w:ascii="CordiaUPC" w:hAnsi="CordiaUPC" w:cs="CordiaUPC"/>
                <w:sz w:val="24"/>
                <w:szCs w:val="24"/>
                <w:lang w:val="en-US"/>
              </w:rPr>
            </w:pPr>
            <w:r w:rsidRPr="00CB3006">
              <w:rPr>
                <w:rFonts w:ascii="CordiaUPC" w:eastAsia="Times New Roman" w:hAnsi="CordiaUPC" w:cs="CordiaUPC" w:hint="cs"/>
                <w:sz w:val="24"/>
                <w:szCs w:val="24"/>
              </w:rPr>
              <w:t>27</w:t>
            </w:r>
          </w:p>
        </w:tc>
        <w:tc>
          <w:tcPr>
            <w:tcW w:w="426" w:type="pct"/>
            <w:tcBorders>
              <w:left w:val="nil"/>
              <w:bottom w:val="nil"/>
              <w:right w:val="nil"/>
            </w:tcBorders>
            <w:vAlign w:val="bottom"/>
          </w:tcPr>
          <w:p w14:paraId="56E27DF8" w14:textId="77777777" w:rsidR="004E030E" w:rsidRPr="00CB3006" w:rsidRDefault="004E030E" w:rsidP="004E030E">
            <w:pPr>
              <w:pBdr>
                <w:bottom w:val="single" w:sz="4" w:space="1" w:color="auto"/>
              </w:pBdr>
              <w:tabs>
                <w:tab w:val="decimal" w:pos="569"/>
              </w:tabs>
              <w:spacing w:line="240" w:lineRule="exact"/>
              <w:ind w:right="-86"/>
              <w:rPr>
                <w:rFonts w:ascii="CordiaUPC" w:hAnsi="CordiaUPC" w:cs="CordiaUPC"/>
                <w:sz w:val="24"/>
                <w:szCs w:val="24"/>
                <w:lang w:val="en-US"/>
              </w:rPr>
            </w:pPr>
            <w:r w:rsidRPr="00CB3006">
              <w:rPr>
                <w:rFonts w:ascii="CordiaUPC" w:eastAsia="Times New Roman" w:hAnsi="CordiaUPC" w:cs="CordiaUPC" w:hint="cs"/>
                <w:sz w:val="24"/>
                <w:szCs w:val="24"/>
              </w:rPr>
              <w:t>68</w:t>
            </w:r>
          </w:p>
        </w:tc>
        <w:tc>
          <w:tcPr>
            <w:tcW w:w="371" w:type="pct"/>
            <w:tcBorders>
              <w:left w:val="nil"/>
              <w:bottom w:val="nil"/>
              <w:right w:val="nil"/>
            </w:tcBorders>
            <w:vAlign w:val="bottom"/>
          </w:tcPr>
          <w:p w14:paraId="4A077699" w14:textId="77777777" w:rsidR="004E030E" w:rsidRPr="00CB3006" w:rsidRDefault="004E030E" w:rsidP="004E030E">
            <w:pPr>
              <w:pBdr>
                <w:bottom w:val="single" w:sz="4" w:space="1" w:color="auto"/>
              </w:pBdr>
              <w:tabs>
                <w:tab w:val="decimal" w:pos="534"/>
              </w:tabs>
              <w:spacing w:line="240" w:lineRule="exact"/>
              <w:ind w:right="-86"/>
              <w:jc w:val="both"/>
              <w:rPr>
                <w:rFonts w:ascii="CordiaUPC" w:hAnsi="CordiaUPC" w:cs="CordiaUPC"/>
                <w:sz w:val="24"/>
                <w:szCs w:val="24"/>
                <w:lang w:val="en-US"/>
              </w:rPr>
            </w:pPr>
            <w:r w:rsidRPr="00CB3006">
              <w:rPr>
                <w:rFonts w:ascii="CordiaUPC" w:eastAsia="Times New Roman" w:hAnsi="CordiaUPC" w:cs="CordiaUPC" w:hint="cs"/>
                <w:sz w:val="24"/>
                <w:szCs w:val="24"/>
              </w:rPr>
              <w:t>95</w:t>
            </w:r>
          </w:p>
        </w:tc>
      </w:tr>
      <w:tr w:rsidR="004E030E" w:rsidRPr="00CB3006" w14:paraId="5E50E626" w14:textId="77777777" w:rsidTr="004E030E">
        <w:tc>
          <w:tcPr>
            <w:tcW w:w="1164" w:type="pct"/>
            <w:tcBorders>
              <w:bottom w:val="nil"/>
            </w:tcBorders>
            <w:vAlign w:val="bottom"/>
          </w:tcPr>
          <w:p w14:paraId="73E1E36B" w14:textId="77777777" w:rsidR="004E030E" w:rsidRPr="00CB3006" w:rsidRDefault="004E030E" w:rsidP="004E030E">
            <w:pPr>
              <w:tabs>
                <w:tab w:val="left" w:pos="293"/>
              </w:tabs>
              <w:spacing w:line="240" w:lineRule="exact"/>
              <w:ind w:left="-9" w:right="-292" w:firstLine="18"/>
              <w:rPr>
                <w:rFonts w:ascii="CordiaUPC" w:hAnsi="CordiaUPC" w:cs="CordiaUPC"/>
                <w:b/>
                <w:bCs/>
                <w:spacing w:val="-6"/>
                <w:sz w:val="24"/>
                <w:szCs w:val="24"/>
              </w:rPr>
            </w:pPr>
            <w:r w:rsidRPr="00CB3006">
              <w:rPr>
                <w:rFonts w:ascii="CordiaUPC" w:hAnsi="CordiaUPC" w:cs="CordiaUPC" w:hint="cs"/>
                <w:b/>
                <w:bCs/>
                <w:sz w:val="24"/>
                <w:szCs w:val="24"/>
              </w:rPr>
              <w:t>Total</w:t>
            </w:r>
          </w:p>
        </w:tc>
        <w:tc>
          <w:tcPr>
            <w:tcW w:w="799" w:type="pct"/>
            <w:tcBorders>
              <w:top w:val="nil"/>
              <w:left w:val="nil"/>
              <w:bottom w:val="nil"/>
              <w:right w:val="nil"/>
            </w:tcBorders>
            <w:vAlign w:val="bottom"/>
          </w:tcPr>
          <w:p w14:paraId="3BDE7E6D" w14:textId="77777777" w:rsidR="004E030E" w:rsidRPr="00CB3006" w:rsidRDefault="004E030E" w:rsidP="004E030E">
            <w:pPr>
              <w:spacing w:line="240" w:lineRule="exact"/>
              <w:ind w:left="-120" w:right="-100"/>
              <w:jc w:val="center"/>
              <w:rPr>
                <w:rFonts w:ascii="CordiaUPC" w:hAnsi="CordiaUPC" w:cs="CordiaUPC"/>
                <w:b/>
                <w:bCs/>
                <w:sz w:val="24"/>
                <w:szCs w:val="24"/>
              </w:rPr>
            </w:pPr>
          </w:p>
        </w:tc>
        <w:tc>
          <w:tcPr>
            <w:tcW w:w="587" w:type="pct"/>
            <w:tcBorders>
              <w:bottom w:val="nil"/>
            </w:tcBorders>
            <w:vAlign w:val="bottom"/>
          </w:tcPr>
          <w:p w14:paraId="61A4ED7E" w14:textId="77777777" w:rsidR="004E030E" w:rsidRPr="00CB3006" w:rsidRDefault="004E030E" w:rsidP="004E030E">
            <w:pPr>
              <w:spacing w:line="240" w:lineRule="exact"/>
              <w:ind w:left="-109" w:right="-93"/>
              <w:jc w:val="center"/>
              <w:rPr>
                <w:rFonts w:ascii="CordiaUPC" w:hAnsi="CordiaUPC" w:cs="CordiaUPC"/>
                <w:b/>
                <w:bCs/>
                <w:sz w:val="24"/>
                <w:szCs w:val="24"/>
                <w:lang w:val="en-US"/>
              </w:rPr>
            </w:pPr>
          </w:p>
        </w:tc>
        <w:tc>
          <w:tcPr>
            <w:tcW w:w="426" w:type="pct"/>
            <w:tcBorders>
              <w:top w:val="nil"/>
              <w:left w:val="nil"/>
              <w:bottom w:val="nil"/>
              <w:right w:val="nil"/>
            </w:tcBorders>
            <w:shd w:val="clear" w:color="auto" w:fill="FFFFFF" w:themeFill="background1"/>
            <w:vAlign w:val="bottom"/>
          </w:tcPr>
          <w:p w14:paraId="0F37E912" w14:textId="3BFBD0B3" w:rsidR="004E030E" w:rsidRPr="00CB3006" w:rsidRDefault="004E030E" w:rsidP="004E030E">
            <w:pPr>
              <w:pBdr>
                <w:bottom w:val="double" w:sz="4" w:space="1" w:color="auto"/>
              </w:pBdr>
              <w:tabs>
                <w:tab w:val="decimal" w:pos="619"/>
              </w:tabs>
              <w:spacing w:line="240" w:lineRule="exact"/>
              <w:ind w:left="-115" w:right="-86"/>
              <w:rPr>
                <w:rFonts w:ascii="CordiaUPC" w:hAnsi="CordiaUPC" w:cs="CordiaUPC"/>
                <w:b/>
                <w:bCs/>
                <w:sz w:val="24"/>
                <w:szCs w:val="24"/>
                <w:lang w:val="en-US"/>
              </w:rPr>
            </w:pPr>
            <w:r>
              <w:rPr>
                <w:rFonts w:ascii="CordiaUPC" w:hAnsi="CordiaUPC" w:cs="CordiaUPC"/>
                <w:b/>
                <w:bCs/>
                <w:sz w:val="24"/>
                <w:szCs w:val="24"/>
                <w:lang w:val="en-US"/>
              </w:rPr>
              <w:t>35,458</w:t>
            </w:r>
          </w:p>
        </w:tc>
        <w:tc>
          <w:tcPr>
            <w:tcW w:w="426" w:type="pct"/>
            <w:tcBorders>
              <w:top w:val="nil"/>
              <w:left w:val="nil"/>
              <w:bottom w:val="nil"/>
              <w:right w:val="nil"/>
            </w:tcBorders>
            <w:vAlign w:val="bottom"/>
          </w:tcPr>
          <w:p w14:paraId="6EF51966" w14:textId="7084790B" w:rsidR="004E030E" w:rsidRPr="0012064F" w:rsidRDefault="004E030E" w:rsidP="004E030E">
            <w:pPr>
              <w:pBdr>
                <w:bottom w:val="double" w:sz="4" w:space="1" w:color="auto"/>
              </w:pBdr>
              <w:tabs>
                <w:tab w:val="decimal" w:pos="598"/>
              </w:tabs>
              <w:spacing w:line="240" w:lineRule="exact"/>
              <w:ind w:right="-432"/>
              <w:rPr>
                <w:rFonts w:ascii="CordiaUPC" w:hAnsi="CordiaUPC" w:cs="CordiaUPC"/>
                <w:b/>
                <w:bCs/>
                <w:sz w:val="24"/>
                <w:szCs w:val="24"/>
                <w:rtl/>
                <w:cs/>
                <w:lang w:val="en-US"/>
              </w:rPr>
            </w:pPr>
            <w:r w:rsidRPr="0012064F">
              <w:rPr>
                <w:rFonts w:ascii="CordiaUPC" w:hAnsi="CordiaUPC" w:cs="CordiaUPC"/>
                <w:b/>
                <w:bCs/>
                <w:sz w:val="24"/>
                <w:szCs w:val="24"/>
                <w:lang w:val="en-US"/>
              </w:rPr>
              <w:t>40,05</w:t>
            </w:r>
            <w:r w:rsidR="006C31EC" w:rsidRPr="0012064F">
              <w:rPr>
                <w:rFonts w:ascii="CordiaUPC" w:hAnsi="CordiaUPC" w:cs="CordiaUPC"/>
                <w:b/>
                <w:bCs/>
                <w:sz w:val="24"/>
                <w:szCs w:val="24"/>
                <w:lang w:val="en-US"/>
              </w:rPr>
              <w:t>3</w:t>
            </w:r>
          </w:p>
        </w:tc>
        <w:tc>
          <w:tcPr>
            <w:tcW w:w="375" w:type="pct"/>
            <w:tcBorders>
              <w:top w:val="nil"/>
              <w:left w:val="nil"/>
              <w:bottom w:val="nil"/>
              <w:right w:val="nil"/>
            </w:tcBorders>
            <w:vAlign w:val="bottom"/>
          </w:tcPr>
          <w:p w14:paraId="4BDC514B" w14:textId="0706F500" w:rsidR="004E030E" w:rsidRPr="0012064F" w:rsidRDefault="004E030E" w:rsidP="004E030E">
            <w:pPr>
              <w:pBdr>
                <w:bottom w:val="double" w:sz="4" w:space="1" w:color="auto"/>
              </w:pBdr>
              <w:tabs>
                <w:tab w:val="decimal" w:pos="500"/>
              </w:tabs>
              <w:spacing w:line="240" w:lineRule="exact"/>
              <w:ind w:right="-305" w:hanging="17"/>
              <w:rPr>
                <w:rFonts w:ascii="CordiaUPC" w:hAnsi="CordiaUPC" w:cs="CordiaUPC"/>
                <w:b/>
                <w:bCs/>
                <w:sz w:val="24"/>
                <w:szCs w:val="24"/>
                <w:lang w:val="en-US"/>
              </w:rPr>
            </w:pPr>
            <w:r w:rsidRPr="0012064F">
              <w:rPr>
                <w:rFonts w:ascii="CordiaUPC" w:hAnsi="CordiaUPC" w:cs="CordiaUPC"/>
                <w:b/>
                <w:bCs/>
                <w:sz w:val="24"/>
                <w:szCs w:val="24"/>
                <w:lang w:val="en-US"/>
              </w:rPr>
              <w:t>75,51</w:t>
            </w:r>
            <w:r w:rsidR="006C31EC" w:rsidRPr="0012064F">
              <w:rPr>
                <w:rFonts w:ascii="CordiaUPC" w:hAnsi="CordiaUPC" w:cs="CordiaUPC"/>
                <w:b/>
                <w:bCs/>
                <w:sz w:val="24"/>
                <w:szCs w:val="24"/>
                <w:lang w:val="en-US"/>
              </w:rPr>
              <w:t>1</w:t>
            </w:r>
          </w:p>
        </w:tc>
        <w:tc>
          <w:tcPr>
            <w:tcW w:w="426" w:type="pct"/>
            <w:tcBorders>
              <w:top w:val="nil"/>
              <w:left w:val="nil"/>
              <w:bottom w:val="nil"/>
              <w:right w:val="nil"/>
            </w:tcBorders>
            <w:shd w:val="clear" w:color="auto" w:fill="FFFFFF" w:themeFill="background1"/>
            <w:vAlign w:val="bottom"/>
          </w:tcPr>
          <w:p w14:paraId="5E27922C" w14:textId="77777777" w:rsidR="004E030E" w:rsidRPr="00CB3006" w:rsidRDefault="004E030E" w:rsidP="004E030E">
            <w:pPr>
              <w:pBdr>
                <w:bottom w:val="double" w:sz="4" w:space="1" w:color="auto"/>
              </w:pBdr>
              <w:tabs>
                <w:tab w:val="decimal" w:pos="619"/>
              </w:tabs>
              <w:spacing w:line="240" w:lineRule="exact"/>
              <w:ind w:left="-34" w:right="-193"/>
              <w:rPr>
                <w:rFonts w:ascii="CordiaUPC" w:hAnsi="CordiaUPC" w:cs="CordiaUPC"/>
                <w:b/>
                <w:bCs/>
                <w:sz w:val="24"/>
                <w:szCs w:val="24"/>
                <w:lang w:val="en-US"/>
              </w:rPr>
            </w:pPr>
            <w:r w:rsidRPr="00CB3006">
              <w:rPr>
                <w:rFonts w:ascii="CordiaUPC" w:eastAsia="Times New Roman" w:hAnsi="CordiaUPC" w:cs="CordiaUPC" w:hint="cs"/>
                <w:b/>
                <w:bCs/>
                <w:sz w:val="24"/>
                <w:szCs w:val="24"/>
              </w:rPr>
              <w:t>35,462</w:t>
            </w:r>
          </w:p>
        </w:tc>
        <w:tc>
          <w:tcPr>
            <w:tcW w:w="426" w:type="pct"/>
            <w:tcBorders>
              <w:top w:val="nil"/>
              <w:left w:val="nil"/>
              <w:bottom w:val="nil"/>
              <w:right w:val="nil"/>
            </w:tcBorders>
            <w:vAlign w:val="bottom"/>
          </w:tcPr>
          <w:p w14:paraId="2F1F795A" w14:textId="77777777" w:rsidR="004E030E" w:rsidRPr="00CB3006" w:rsidRDefault="004E030E" w:rsidP="004E030E">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CB3006">
              <w:rPr>
                <w:rFonts w:ascii="CordiaUPC" w:hAnsi="CordiaUPC" w:cs="CordiaUPC" w:hint="cs"/>
                <w:b/>
                <w:bCs/>
                <w:sz w:val="24"/>
                <w:szCs w:val="24"/>
                <w:lang w:val="en-US"/>
              </w:rPr>
              <w:t>53,498</w:t>
            </w:r>
          </w:p>
        </w:tc>
        <w:tc>
          <w:tcPr>
            <w:tcW w:w="371" w:type="pct"/>
            <w:tcBorders>
              <w:top w:val="nil"/>
              <w:left w:val="nil"/>
              <w:bottom w:val="nil"/>
              <w:right w:val="nil"/>
            </w:tcBorders>
            <w:vAlign w:val="bottom"/>
          </w:tcPr>
          <w:p w14:paraId="657F4397" w14:textId="77777777" w:rsidR="004E030E" w:rsidRPr="00CB3006" w:rsidRDefault="004E030E" w:rsidP="004E030E">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CB3006">
              <w:rPr>
                <w:rFonts w:ascii="CordiaUPC" w:hAnsi="CordiaUPC" w:cs="CordiaUPC" w:hint="cs"/>
                <w:b/>
                <w:bCs/>
                <w:sz w:val="24"/>
                <w:szCs w:val="24"/>
                <w:lang w:val="en-US"/>
              </w:rPr>
              <w:t>88,96</w:t>
            </w:r>
            <w:r w:rsidRPr="00CB3006">
              <w:rPr>
                <w:rFonts w:ascii="CordiaUPC" w:hAnsi="CordiaUPC" w:cs="CordiaUPC" w:hint="cs"/>
                <w:b/>
                <w:bCs/>
                <w:sz w:val="24"/>
                <w:szCs w:val="24"/>
              </w:rPr>
              <w:t>0</w:t>
            </w:r>
          </w:p>
        </w:tc>
      </w:tr>
    </w:tbl>
    <w:p w14:paraId="609A2807" w14:textId="77777777" w:rsidR="00A14A74" w:rsidRDefault="00A14A74" w:rsidP="00A14A74">
      <w:pPr>
        <w:spacing w:line="240" w:lineRule="exact"/>
        <w:jc w:val="thaiDistribute"/>
        <w:rPr>
          <w:rFonts w:ascii="CordiaUPC" w:hAnsi="CordiaUPC" w:cs="CordiaUPC"/>
          <w:sz w:val="26"/>
          <w:szCs w:val="26"/>
        </w:rPr>
      </w:pPr>
    </w:p>
    <w:p w14:paraId="14FE87C9" w14:textId="2D886F00" w:rsidR="00A14A74" w:rsidRPr="00554EC3" w:rsidRDefault="00A14A74" w:rsidP="00A14A74">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 xml:space="preserve"> (1)</w:t>
      </w:r>
      <w:r w:rsidRPr="00554EC3">
        <w:rPr>
          <w:rFonts w:ascii="CordiaUPC" w:hAnsi="CordiaUPC" w:cs="CordiaUPC" w:hint="cs"/>
          <w:sz w:val="20"/>
          <w:vertAlign w:val="superscript"/>
          <w:cs/>
          <w:lang w:bidi="th-TH"/>
        </w:rPr>
        <w:tab/>
      </w:r>
      <w:r w:rsidRPr="00554EC3">
        <w:rPr>
          <w:rFonts w:ascii="CordiaUPC" w:hAnsi="CordiaUPC" w:cs="CordiaUPC" w:hint="cs"/>
          <w:sz w:val="20"/>
        </w:rPr>
        <w:t xml:space="preserve">Counted as a part of Tier 2 capital, which is determined under the conditions as specified in the </w:t>
      </w:r>
      <w:proofErr w:type="spellStart"/>
      <w:r w:rsidRPr="00554EC3">
        <w:rPr>
          <w:rFonts w:ascii="CordiaUPC" w:hAnsi="CordiaUPC" w:cs="CordiaUPC" w:hint="cs"/>
          <w:sz w:val="20"/>
        </w:rPr>
        <w:t>BoT’s</w:t>
      </w:r>
      <w:proofErr w:type="spellEnd"/>
      <w:r w:rsidRPr="00554EC3">
        <w:rPr>
          <w:rFonts w:ascii="CordiaUPC" w:hAnsi="CordiaUPC" w:cs="CordiaUPC" w:hint="cs"/>
          <w:sz w:val="20"/>
        </w:rPr>
        <w:t xml:space="preserve"> Notification </w:t>
      </w:r>
      <w:r w:rsidRPr="00554EC3">
        <w:rPr>
          <w:rFonts w:ascii="CordiaUPC" w:hAnsi="CordiaUPC" w:cs="CordiaUPC" w:hint="cs"/>
          <w:i/>
          <w:iCs/>
          <w:sz w:val="20"/>
        </w:rPr>
        <w:t xml:space="preserve">(note </w:t>
      </w:r>
      <w:r>
        <w:rPr>
          <w:rFonts w:ascii="CordiaUPC" w:hAnsi="CordiaUPC" w:cs="CordiaUPC"/>
          <w:i/>
          <w:iCs/>
          <w:sz w:val="20"/>
        </w:rPr>
        <w:t>7</w:t>
      </w:r>
      <w:r w:rsidRPr="00554EC3">
        <w:rPr>
          <w:rFonts w:ascii="CordiaUPC" w:hAnsi="CordiaUPC" w:cs="CordiaUPC" w:hint="cs"/>
          <w:i/>
          <w:iCs/>
          <w:sz w:val="20"/>
        </w:rPr>
        <w:t>)</w:t>
      </w:r>
    </w:p>
    <w:p w14:paraId="03ABEB70" w14:textId="77777777" w:rsidR="00A14A74" w:rsidRPr="00554EC3" w:rsidRDefault="00A14A74" w:rsidP="00A14A74">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(2)</w:t>
      </w:r>
      <w:r w:rsidRPr="00554EC3">
        <w:rPr>
          <w:rFonts w:ascii="CordiaUPC" w:hAnsi="CordiaUPC" w:cs="CordiaUPC" w:hint="cs"/>
          <w:sz w:val="20"/>
          <w:rtl/>
        </w:rPr>
        <w:tab/>
      </w:r>
      <w:r w:rsidRPr="00554EC3">
        <w:rPr>
          <w:rFonts w:ascii="CordiaUPC" w:hAnsi="CordiaUPC" w:cs="CordiaUPC" w:hint="cs"/>
          <w:sz w:val="20"/>
        </w:rPr>
        <w:t>The years in which call option exercise periods start</w:t>
      </w:r>
    </w:p>
    <w:p w14:paraId="7573CAC0" w14:textId="77777777" w:rsidR="00A14A74" w:rsidRPr="00554EC3" w:rsidRDefault="00A14A74" w:rsidP="00A14A74">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(3)</w:t>
      </w:r>
      <w:r w:rsidRPr="00554EC3">
        <w:rPr>
          <w:rFonts w:ascii="CordiaUPC" w:hAnsi="CordiaUPC" w:cs="CordiaUPC" w:hint="cs"/>
          <w:sz w:val="20"/>
        </w:rPr>
        <w:tab/>
        <w:t>The outstanding balance of bills of exchange maturing during the year 2012 were waiting for redeem by the holders.</w:t>
      </w:r>
    </w:p>
    <w:p w14:paraId="5C0A123D" w14:textId="77777777" w:rsidR="00131456" w:rsidRPr="00554EC3" w:rsidRDefault="00131456" w:rsidP="00554EC3">
      <w:pPr>
        <w:tabs>
          <w:tab w:val="left" w:pos="540"/>
        </w:tabs>
        <w:spacing w:line="240" w:lineRule="exact"/>
        <w:ind w:left="540" w:hanging="540"/>
        <w:jc w:val="both"/>
        <w:rPr>
          <w:rFonts w:ascii="CordiaUPC" w:hAnsi="CordiaUPC" w:cs="CordiaUPC"/>
          <w:b/>
          <w:bCs/>
          <w:sz w:val="26"/>
          <w:szCs w:val="26"/>
          <w:lang w:bidi="th-TH"/>
        </w:rPr>
      </w:pPr>
    </w:p>
    <w:p w14:paraId="26E4151F" w14:textId="0DC41254" w:rsidR="00ED47B9" w:rsidRPr="00554EC3" w:rsidRDefault="000959D7" w:rsidP="00554EC3">
      <w:pPr>
        <w:tabs>
          <w:tab w:val="left" w:pos="540"/>
        </w:tabs>
        <w:spacing w:line="240" w:lineRule="exact"/>
        <w:ind w:left="540" w:hanging="540"/>
        <w:jc w:val="both"/>
        <w:rPr>
          <w:rFonts w:ascii="CordiaUPC" w:hAnsi="CordiaUPC" w:cs="CordiaUPC"/>
          <w:b/>
          <w:bCs/>
          <w:sz w:val="26"/>
          <w:szCs w:val="26"/>
          <w:lang w:bidi="th-TH"/>
        </w:rPr>
      </w:pPr>
      <w:r w:rsidRPr="00554EC3">
        <w:rPr>
          <w:rFonts w:ascii="CordiaUPC" w:hAnsi="CordiaUPC" w:cs="CordiaUPC" w:hint="cs"/>
          <w:b/>
          <w:bCs/>
          <w:sz w:val="26"/>
          <w:szCs w:val="26"/>
          <w:lang w:bidi="th-TH"/>
        </w:rPr>
        <w:t>2</w:t>
      </w:r>
      <w:r w:rsidR="009431BA">
        <w:rPr>
          <w:rFonts w:ascii="CordiaUPC" w:hAnsi="CordiaUPC" w:cs="CordiaUPC"/>
          <w:b/>
          <w:bCs/>
          <w:sz w:val="26"/>
          <w:szCs w:val="26"/>
          <w:lang w:bidi="th-TH"/>
        </w:rPr>
        <w:t>3</w:t>
      </w:r>
      <w:r w:rsidR="00ED47B9" w:rsidRPr="00554EC3">
        <w:rPr>
          <w:rFonts w:ascii="CordiaUPC" w:hAnsi="CordiaUPC" w:cs="CordiaUPC" w:hint="cs"/>
          <w:b/>
          <w:bCs/>
          <w:sz w:val="26"/>
          <w:szCs w:val="26"/>
          <w:lang w:bidi="th-TH"/>
        </w:rPr>
        <w:t>.1</w:t>
      </w:r>
      <w:r w:rsidR="00ED47B9" w:rsidRPr="00554EC3">
        <w:rPr>
          <w:rFonts w:ascii="CordiaUPC" w:hAnsi="CordiaUPC" w:cs="CordiaUPC" w:hint="cs"/>
          <w:b/>
          <w:bCs/>
          <w:sz w:val="26"/>
          <w:szCs w:val="26"/>
          <w:lang w:bidi="th-TH"/>
        </w:rPr>
        <w:tab/>
        <w:t>Subordinated debentures</w:t>
      </w:r>
    </w:p>
    <w:p w14:paraId="170B1F0E" w14:textId="77777777" w:rsidR="00ED47B9" w:rsidRPr="00554EC3" w:rsidRDefault="00ED47B9" w:rsidP="00554EC3">
      <w:pPr>
        <w:spacing w:line="240" w:lineRule="exact"/>
        <w:ind w:left="1170" w:hanging="630"/>
        <w:jc w:val="both"/>
        <w:rPr>
          <w:rFonts w:ascii="CordiaUPC" w:hAnsi="CordiaUPC" w:cs="CordiaUPC"/>
          <w:sz w:val="26"/>
          <w:szCs w:val="26"/>
          <w:lang w:bidi="th-TH"/>
        </w:rPr>
      </w:pPr>
    </w:p>
    <w:p w14:paraId="102C03D1" w14:textId="77777777" w:rsidR="008676FD" w:rsidRPr="00236497" w:rsidRDefault="008676FD" w:rsidP="008676FD">
      <w:pPr>
        <w:tabs>
          <w:tab w:val="left" w:pos="1170"/>
        </w:tabs>
        <w:spacing w:line="240" w:lineRule="exact"/>
        <w:ind w:left="1170" w:hanging="630"/>
        <w:jc w:val="both"/>
        <w:rPr>
          <w:rFonts w:ascii="CordiaUPC" w:hAnsi="CordiaUPC" w:cs="CordiaUPC"/>
          <w:sz w:val="26"/>
          <w:szCs w:val="26"/>
          <w:lang w:val="en-US" w:eastAsia="x-none"/>
        </w:rPr>
      </w:pPr>
      <w:r w:rsidRPr="00236497">
        <w:rPr>
          <w:rFonts w:ascii="CordiaUPC" w:hAnsi="CordiaUPC" w:cs="CordiaUPC" w:hint="cs"/>
          <w:sz w:val="26"/>
          <w:szCs w:val="26"/>
          <w:lang w:bidi="th-TH"/>
        </w:rPr>
        <w:t>2</w:t>
      </w:r>
      <w:r w:rsidRPr="00236497">
        <w:rPr>
          <w:rFonts w:ascii="CordiaUPC" w:hAnsi="CordiaUPC" w:cs="CordiaUPC"/>
          <w:sz w:val="26"/>
          <w:szCs w:val="26"/>
          <w:lang w:bidi="th-TH"/>
        </w:rPr>
        <w:t>3</w:t>
      </w:r>
      <w:r w:rsidRPr="00236497">
        <w:rPr>
          <w:rFonts w:ascii="CordiaUPC" w:hAnsi="CordiaUPC" w:cs="CordiaUPC" w:hint="cs"/>
          <w:sz w:val="26"/>
          <w:szCs w:val="26"/>
          <w:lang w:bidi="th-TH"/>
        </w:rPr>
        <w:t xml:space="preserve">.1.1 </w:t>
      </w:r>
      <w:r w:rsidRPr="00236497">
        <w:rPr>
          <w:rFonts w:ascii="CordiaUPC" w:hAnsi="CordiaUPC" w:cs="CordiaUPC"/>
          <w:sz w:val="26"/>
          <w:szCs w:val="26"/>
          <w:lang w:bidi="th-TH"/>
        </w:rPr>
        <w:tab/>
      </w:r>
      <w:r w:rsidRPr="00236497">
        <w:rPr>
          <w:rFonts w:ascii="CordiaUPC" w:hAnsi="CordiaUPC" w:cs="CordiaUPC" w:hint="cs"/>
          <w:sz w:val="26"/>
          <w:szCs w:val="26"/>
        </w:rPr>
        <w:t>On 1</w:t>
      </w:r>
      <w:r w:rsidRPr="00236497">
        <w:rPr>
          <w:rFonts w:ascii="CordiaUPC" w:hAnsi="CordiaUPC" w:cs="CordiaUPC" w:hint="cs"/>
          <w:sz w:val="26"/>
          <w:szCs w:val="26"/>
          <w:lang w:val="en-US"/>
        </w:rPr>
        <w:t>1</w:t>
      </w:r>
      <w:r w:rsidRPr="00236497">
        <w:rPr>
          <w:rFonts w:ascii="CordiaUPC" w:hAnsi="CordiaUPC" w:cs="CordiaUPC" w:hint="cs"/>
          <w:sz w:val="26"/>
          <w:szCs w:val="26"/>
        </w:rPr>
        <w:t xml:space="preserve"> May 2015, </w:t>
      </w:r>
      <w:bookmarkStart w:id="31" w:name="_Hlk31373347"/>
      <w:proofErr w:type="spellStart"/>
      <w:r w:rsidRPr="00236497">
        <w:rPr>
          <w:rFonts w:ascii="CordiaUPC" w:eastAsia="Calibri" w:hAnsi="CordiaUPC" w:cs="CordiaUPC" w:hint="cs"/>
          <w:sz w:val="26"/>
          <w:szCs w:val="26"/>
        </w:rPr>
        <w:t>Thanachart</w:t>
      </w:r>
      <w:proofErr w:type="spellEnd"/>
      <w:r w:rsidRPr="00236497">
        <w:rPr>
          <w:rFonts w:ascii="CordiaUPC" w:eastAsia="Calibri" w:hAnsi="CordiaUPC" w:cs="CordiaUPC" w:hint="cs"/>
          <w:sz w:val="26"/>
          <w:szCs w:val="26"/>
        </w:rPr>
        <w:t xml:space="preserve"> Bank Public Company Limited</w:t>
      </w:r>
      <w:r w:rsidRPr="00236497">
        <w:rPr>
          <w:rFonts w:ascii="CordiaUPC" w:hAnsi="CordiaUPC" w:cs="CordiaUPC" w:hint="cs"/>
          <w:sz w:val="26"/>
          <w:szCs w:val="26"/>
        </w:rPr>
        <w:t xml:space="preserve"> </w:t>
      </w:r>
      <w:bookmarkEnd w:id="31"/>
      <w:r w:rsidRPr="00236497">
        <w:rPr>
          <w:rFonts w:ascii="CordiaUPC" w:hAnsi="CordiaUPC" w:cs="CordiaUPC" w:hint="cs"/>
          <w:sz w:val="26"/>
          <w:szCs w:val="26"/>
        </w:rPr>
        <w:t>(TBANK) issued the Subordinated Debenture No</w:t>
      </w:r>
      <w:r w:rsidRPr="00236497">
        <w:rPr>
          <w:rFonts w:ascii="CordiaUPC" w:hAnsi="CordiaUPC" w:cs="CordiaUPC" w:hint="cs"/>
          <w:sz w:val="26"/>
          <w:szCs w:val="26"/>
          <w:cs/>
        </w:rPr>
        <w:t>.</w:t>
      </w:r>
      <w:r w:rsidRPr="00236497">
        <w:rPr>
          <w:rFonts w:ascii="CordiaUPC" w:hAnsi="CordiaUPC" w:cs="CordiaUPC" w:hint="cs"/>
          <w:sz w:val="26"/>
          <w:szCs w:val="26"/>
        </w:rPr>
        <w:t>1</w:t>
      </w:r>
      <w:r w:rsidRPr="00236497">
        <w:rPr>
          <w:rFonts w:ascii="CordiaUPC" w:hAnsi="CordiaUPC" w:cs="CordiaUPC" w:hint="cs"/>
          <w:sz w:val="26"/>
          <w:szCs w:val="26"/>
          <w:cs/>
        </w:rPr>
        <w:t>/</w:t>
      </w:r>
      <w:r w:rsidRPr="00236497">
        <w:rPr>
          <w:rFonts w:ascii="CordiaUPC" w:hAnsi="CordiaUPC" w:cs="CordiaUPC" w:hint="cs"/>
          <w:sz w:val="26"/>
          <w:szCs w:val="26"/>
        </w:rPr>
        <w:t xml:space="preserve">2015 to be counted as </w:t>
      </w:r>
      <w:r w:rsidRPr="00236497">
        <w:rPr>
          <w:rFonts w:ascii="CordiaUPC" w:hAnsi="CordiaUPC" w:cs="CordiaUPC" w:hint="cs"/>
          <w:spacing w:val="-4"/>
          <w:sz w:val="26"/>
          <w:szCs w:val="26"/>
        </w:rPr>
        <w:t>Tier 2 capital, amounting to Baht 7,000 million, which has a 10</w:t>
      </w:r>
      <w:r w:rsidRPr="00236497">
        <w:rPr>
          <w:rFonts w:ascii="CordiaUPC" w:hAnsi="CordiaUPC" w:cs="CordiaUPC" w:hint="cs"/>
          <w:spacing w:val="-4"/>
          <w:sz w:val="26"/>
          <w:szCs w:val="26"/>
          <w:cs/>
        </w:rPr>
        <w:t>-</w:t>
      </w:r>
      <w:r w:rsidRPr="00236497">
        <w:rPr>
          <w:rFonts w:ascii="CordiaUPC" w:hAnsi="CordiaUPC" w:cs="CordiaUPC" w:hint="cs"/>
          <w:spacing w:val="-4"/>
          <w:sz w:val="26"/>
          <w:szCs w:val="26"/>
        </w:rPr>
        <w:t>year</w:t>
      </w:r>
      <w:r w:rsidRPr="00236497">
        <w:rPr>
          <w:rFonts w:ascii="CordiaUPC" w:hAnsi="CordiaUPC" w:cs="CordiaUPC" w:hint="cs"/>
          <w:sz w:val="26"/>
          <w:szCs w:val="26"/>
        </w:rPr>
        <w:t xml:space="preserve"> 6 month maturity period and carries a fixed interest rate of 4</w:t>
      </w:r>
      <w:r w:rsidRPr="00236497">
        <w:rPr>
          <w:rFonts w:ascii="CordiaUPC" w:hAnsi="CordiaUPC" w:cs="CordiaUPC" w:hint="cs"/>
          <w:sz w:val="26"/>
          <w:szCs w:val="26"/>
          <w:cs/>
        </w:rPr>
        <w:t>.</w:t>
      </w:r>
      <w:r w:rsidRPr="00236497">
        <w:rPr>
          <w:rFonts w:ascii="CordiaUPC" w:hAnsi="CordiaUPC" w:cs="CordiaUPC" w:hint="cs"/>
          <w:sz w:val="26"/>
          <w:szCs w:val="26"/>
        </w:rPr>
        <w:t>65</w:t>
      </w:r>
      <w:r w:rsidRPr="00236497">
        <w:rPr>
          <w:rFonts w:ascii="CordiaUPC" w:hAnsi="CordiaUPC" w:cs="CordiaUPC" w:hint="cs"/>
          <w:sz w:val="26"/>
          <w:szCs w:val="26"/>
          <w:cs/>
        </w:rPr>
        <w:t xml:space="preserve">% </w:t>
      </w:r>
      <w:r w:rsidRPr="00236497">
        <w:rPr>
          <w:rFonts w:ascii="CordiaUPC" w:hAnsi="CordiaUPC" w:cs="CordiaUPC" w:hint="cs"/>
          <w:sz w:val="26"/>
          <w:szCs w:val="26"/>
        </w:rPr>
        <w:t>per annum, payable quarterly in February, May, August and November of every year</w:t>
      </w:r>
      <w:r w:rsidRPr="00236497">
        <w:rPr>
          <w:rFonts w:ascii="CordiaUPC" w:hAnsi="CordiaUPC" w:cs="CordiaUPC" w:hint="cs"/>
          <w:sz w:val="26"/>
          <w:szCs w:val="26"/>
          <w:cs/>
        </w:rPr>
        <w:t xml:space="preserve">. </w:t>
      </w:r>
      <w:r w:rsidRPr="00236497">
        <w:rPr>
          <w:rFonts w:ascii="CordiaUPC" w:hAnsi="CordiaUPC" w:cs="CordiaUPC" w:hint="cs"/>
          <w:sz w:val="26"/>
          <w:szCs w:val="26"/>
        </w:rPr>
        <w:t xml:space="preserve">TBANK can early redeem the Subordinated </w:t>
      </w:r>
      <w:r w:rsidRPr="00236497">
        <w:rPr>
          <w:rFonts w:ascii="CordiaUPC" w:hAnsi="CordiaUPC" w:cs="CordiaUPC" w:hint="cs"/>
          <w:color w:val="000000"/>
          <w:sz w:val="26"/>
          <w:szCs w:val="26"/>
          <w:shd w:val="clear" w:color="auto" w:fill="FFFFFF"/>
        </w:rPr>
        <w:t>Debenture</w:t>
      </w:r>
      <w:r w:rsidRPr="00236497">
        <w:rPr>
          <w:rFonts w:ascii="CordiaUPC" w:hAnsi="CordiaUPC" w:cs="CordiaUPC" w:hint="cs"/>
          <w:sz w:val="26"/>
          <w:szCs w:val="26"/>
        </w:rPr>
        <w:t xml:space="preserve"> No</w:t>
      </w:r>
      <w:r w:rsidRPr="00236497">
        <w:rPr>
          <w:rFonts w:ascii="CordiaUPC" w:hAnsi="CordiaUPC" w:cs="CordiaUPC" w:hint="cs"/>
          <w:sz w:val="26"/>
          <w:szCs w:val="26"/>
          <w:cs/>
        </w:rPr>
        <w:t>.</w:t>
      </w:r>
      <w:r w:rsidRPr="00236497">
        <w:rPr>
          <w:rFonts w:ascii="CordiaUPC" w:hAnsi="CordiaUPC" w:cs="CordiaUPC" w:hint="cs"/>
          <w:sz w:val="26"/>
          <w:szCs w:val="26"/>
        </w:rPr>
        <w:t>1</w:t>
      </w:r>
      <w:r w:rsidRPr="00236497">
        <w:rPr>
          <w:rFonts w:ascii="CordiaUPC" w:hAnsi="CordiaUPC" w:cs="CordiaUPC" w:hint="cs"/>
          <w:sz w:val="26"/>
          <w:szCs w:val="26"/>
          <w:cs/>
        </w:rPr>
        <w:t>/</w:t>
      </w:r>
      <w:r w:rsidRPr="00236497">
        <w:rPr>
          <w:rFonts w:ascii="CordiaUPC" w:hAnsi="CordiaUPC" w:cs="CordiaUPC" w:hint="cs"/>
          <w:sz w:val="26"/>
          <w:szCs w:val="26"/>
        </w:rPr>
        <w:t>2015 after 5 years from the issue date or according to certain specified conditions</w:t>
      </w:r>
      <w:r w:rsidRPr="00236497">
        <w:rPr>
          <w:rFonts w:ascii="CordiaUPC" w:hAnsi="CordiaUPC" w:cs="CordiaUPC" w:hint="cs"/>
          <w:sz w:val="26"/>
          <w:szCs w:val="26"/>
          <w:cs/>
        </w:rPr>
        <w:t xml:space="preserve">. </w:t>
      </w:r>
      <w:r w:rsidRPr="00236497">
        <w:rPr>
          <w:rFonts w:ascii="CordiaUPC" w:hAnsi="CordiaUPC" w:cs="CordiaUPC" w:hint="cs"/>
          <w:sz w:val="26"/>
          <w:szCs w:val="26"/>
        </w:rPr>
        <w:t xml:space="preserve">TBANK </w:t>
      </w:r>
      <w:proofErr w:type="gramStart"/>
      <w:r w:rsidRPr="00236497">
        <w:rPr>
          <w:rFonts w:ascii="CordiaUPC" w:hAnsi="CordiaUPC" w:cs="CordiaUPC" w:hint="cs"/>
          <w:sz w:val="26"/>
          <w:szCs w:val="26"/>
        </w:rPr>
        <w:t>has to</w:t>
      </w:r>
      <w:proofErr w:type="gramEnd"/>
      <w:r w:rsidRPr="00236497">
        <w:rPr>
          <w:rFonts w:ascii="CordiaUPC" w:hAnsi="CordiaUPC" w:cs="CordiaUPC" w:hint="cs"/>
          <w:sz w:val="26"/>
          <w:szCs w:val="26"/>
        </w:rPr>
        <w:t xml:space="preserve"> get the Bank of Thailand’s approval before early redemption of the Subordinated </w:t>
      </w:r>
      <w:r w:rsidRPr="00236497">
        <w:rPr>
          <w:rFonts w:ascii="CordiaUPC" w:hAnsi="CordiaUPC" w:cs="CordiaUPC" w:hint="cs"/>
          <w:color w:val="000000"/>
          <w:sz w:val="26"/>
          <w:szCs w:val="26"/>
          <w:shd w:val="clear" w:color="auto" w:fill="FFFFFF"/>
        </w:rPr>
        <w:t>Debenture</w:t>
      </w:r>
      <w:r w:rsidRPr="00236497">
        <w:rPr>
          <w:rFonts w:ascii="CordiaUPC" w:hAnsi="CordiaUPC" w:cs="CordiaUPC" w:hint="cs"/>
          <w:sz w:val="26"/>
          <w:szCs w:val="26"/>
          <w:cs/>
        </w:rPr>
        <w:t>.</w:t>
      </w:r>
      <w:r w:rsidRPr="00236497">
        <w:rPr>
          <w:rFonts w:ascii="CordiaUPC" w:hAnsi="CordiaUPC" w:cs="CordiaUPC" w:hint="cs"/>
          <w:sz w:val="26"/>
          <w:szCs w:val="26"/>
        </w:rPr>
        <w:t>The</w:t>
      </w:r>
      <w:r w:rsidRPr="00236497">
        <w:rPr>
          <w:rFonts w:ascii="CordiaUPC" w:hAnsi="CordiaUPC" w:cs="CordiaUPC" w:hint="cs"/>
          <w:spacing w:val="-4"/>
          <w:sz w:val="26"/>
          <w:szCs w:val="26"/>
          <w:cs/>
          <w:lang w:eastAsia="x-none"/>
        </w:rPr>
        <w:t xml:space="preserve"> </w:t>
      </w:r>
      <w:r w:rsidRPr="00236497">
        <w:rPr>
          <w:rFonts w:ascii="CordiaUPC" w:hAnsi="CordiaUPC" w:cs="CordiaUPC" w:hint="cs"/>
          <w:spacing w:val="-4"/>
          <w:sz w:val="26"/>
          <w:szCs w:val="26"/>
          <w:lang w:eastAsia="x-none"/>
        </w:rPr>
        <w:t>Subordinated Debenture</w:t>
      </w:r>
      <w:r w:rsidRPr="00236497">
        <w:rPr>
          <w:rFonts w:ascii="CordiaUPC" w:hAnsi="CordiaUPC" w:cs="CordiaUPC" w:hint="cs"/>
          <w:spacing w:val="-4"/>
          <w:sz w:val="26"/>
          <w:szCs w:val="26"/>
          <w:cs/>
          <w:lang w:val="x-none" w:eastAsia="x-none"/>
        </w:rPr>
        <w:t xml:space="preserve"> </w:t>
      </w:r>
      <w:r w:rsidRPr="00236497">
        <w:rPr>
          <w:rFonts w:ascii="CordiaUPC" w:hAnsi="CordiaUPC" w:cs="CordiaUPC" w:hint="cs"/>
          <w:spacing w:val="-4"/>
          <w:sz w:val="26"/>
          <w:szCs w:val="26"/>
          <w:lang w:eastAsia="x-none"/>
        </w:rPr>
        <w:t>are name</w:t>
      </w:r>
      <w:r w:rsidRPr="00236497">
        <w:rPr>
          <w:rFonts w:ascii="CordiaUPC" w:hAnsi="CordiaUPC" w:cs="CordiaUPC" w:hint="cs"/>
          <w:spacing w:val="-4"/>
          <w:sz w:val="26"/>
          <w:szCs w:val="26"/>
          <w:cs/>
          <w:lang w:eastAsia="x-none"/>
        </w:rPr>
        <w:t>-</w:t>
      </w:r>
      <w:r w:rsidRPr="00236497">
        <w:rPr>
          <w:rFonts w:ascii="CordiaUPC" w:hAnsi="CordiaUPC" w:cs="CordiaUPC" w:hint="cs"/>
          <w:spacing w:val="-4"/>
          <w:sz w:val="26"/>
          <w:szCs w:val="26"/>
          <w:lang w:eastAsia="x-none"/>
        </w:rPr>
        <w:t>registered,</w:t>
      </w:r>
      <w:r w:rsidRPr="00236497">
        <w:rPr>
          <w:rFonts w:ascii="CordiaUPC" w:hAnsi="CordiaUPC" w:cs="CordiaUPC" w:hint="cs"/>
          <w:spacing w:val="-4"/>
          <w:sz w:val="26"/>
          <w:szCs w:val="26"/>
          <w:cs/>
          <w:lang w:eastAsia="x-none"/>
        </w:rPr>
        <w:t xml:space="preserve"> </w:t>
      </w:r>
      <w:r w:rsidRPr="00236497">
        <w:rPr>
          <w:rFonts w:ascii="CordiaUPC" w:hAnsi="CordiaUPC" w:cs="CordiaUPC" w:hint="cs"/>
          <w:spacing w:val="-4"/>
          <w:sz w:val="26"/>
          <w:szCs w:val="26"/>
          <w:lang w:eastAsia="x-none"/>
        </w:rPr>
        <w:t>unsecured instruments</w:t>
      </w:r>
      <w:r w:rsidRPr="00236497">
        <w:rPr>
          <w:rFonts w:ascii="CordiaUPC" w:hAnsi="CordiaUPC" w:cs="CordiaUPC" w:hint="cs"/>
          <w:sz w:val="26"/>
          <w:szCs w:val="26"/>
          <w:lang w:eastAsia="x-none"/>
        </w:rPr>
        <w:t xml:space="preserve"> with no instrument holder’s representative</w:t>
      </w:r>
      <w:r w:rsidRPr="00236497">
        <w:rPr>
          <w:rFonts w:ascii="CordiaUPC" w:hAnsi="CordiaUPC" w:cs="CordiaUPC" w:hint="cs"/>
          <w:sz w:val="26"/>
          <w:szCs w:val="26"/>
          <w:cs/>
          <w:lang w:eastAsia="x-none"/>
        </w:rPr>
        <w:t>.</w:t>
      </w:r>
      <w:r w:rsidRPr="00236497">
        <w:rPr>
          <w:rFonts w:ascii="CordiaUPC" w:hAnsi="CordiaUPC" w:cs="CordiaUPC" w:hint="cs"/>
          <w:sz w:val="26"/>
          <w:szCs w:val="26"/>
          <w:lang w:eastAsia="x-none"/>
        </w:rPr>
        <w:t xml:space="preserve"> The </w:t>
      </w:r>
      <w:r w:rsidRPr="00236497">
        <w:rPr>
          <w:rFonts w:ascii="CordiaUPC" w:hAnsi="CordiaUPC" w:cs="CordiaUPC" w:hint="cs"/>
          <w:spacing w:val="-4"/>
          <w:sz w:val="26"/>
          <w:szCs w:val="26"/>
          <w:lang w:eastAsia="x-none"/>
        </w:rPr>
        <w:t>Subordinated Debenture</w:t>
      </w:r>
      <w:r w:rsidRPr="00236497">
        <w:rPr>
          <w:rFonts w:ascii="CordiaUPC" w:hAnsi="CordiaUPC" w:cs="CordiaUPC" w:hint="cs"/>
          <w:spacing w:val="-4"/>
          <w:sz w:val="26"/>
          <w:szCs w:val="26"/>
          <w:cs/>
          <w:lang w:val="x-none" w:eastAsia="x-none"/>
        </w:rPr>
        <w:t xml:space="preserve"> </w:t>
      </w:r>
      <w:r w:rsidRPr="00236497">
        <w:rPr>
          <w:rFonts w:ascii="CordiaUPC" w:hAnsi="CordiaUPC" w:cs="CordiaUPC" w:hint="cs"/>
          <w:sz w:val="26"/>
          <w:szCs w:val="26"/>
          <w:lang w:eastAsia="x-none"/>
        </w:rPr>
        <w:t xml:space="preserve">will be fully converted to ordinary shares of TBANK </w:t>
      </w:r>
      <w:proofErr w:type="gramStart"/>
      <w:r w:rsidRPr="00236497">
        <w:rPr>
          <w:rFonts w:ascii="CordiaUPC" w:hAnsi="CordiaUPC" w:cs="CordiaUPC" w:hint="cs"/>
          <w:sz w:val="26"/>
          <w:szCs w:val="26"/>
          <w:lang w:eastAsia="x-none"/>
        </w:rPr>
        <w:t>in the event that</w:t>
      </w:r>
      <w:proofErr w:type="gramEnd"/>
      <w:r w:rsidRPr="00236497">
        <w:rPr>
          <w:rFonts w:ascii="CordiaUPC" w:hAnsi="CordiaUPC" w:cs="CordiaUPC" w:hint="cs"/>
          <w:sz w:val="26"/>
          <w:szCs w:val="26"/>
          <w:lang w:eastAsia="x-none"/>
        </w:rPr>
        <w:t xml:space="preserve"> a Point of Non</w:t>
      </w:r>
      <w:r w:rsidRPr="00236497">
        <w:rPr>
          <w:rFonts w:ascii="CordiaUPC" w:hAnsi="CordiaUPC" w:cs="CordiaUPC" w:hint="cs"/>
          <w:sz w:val="26"/>
          <w:szCs w:val="26"/>
          <w:cs/>
          <w:lang w:eastAsia="x-none"/>
        </w:rPr>
        <w:t>-</w:t>
      </w:r>
      <w:r w:rsidRPr="00236497">
        <w:rPr>
          <w:rFonts w:ascii="CordiaUPC" w:hAnsi="CordiaUPC" w:cs="CordiaUPC" w:hint="cs"/>
          <w:sz w:val="26"/>
          <w:szCs w:val="26"/>
          <w:lang w:eastAsia="x-none"/>
        </w:rPr>
        <w:t>Viability is triggered requiring financial assistance from the regulators</w:t>
      </w:r>
      <w:r w:rsidRPr="00236497">
        <w:rPr>
          <w:rFonts w:ascii="CordiaUPC" w:hAnsi="CordiaUPC" w:cs="CordiaUPC" w:hint="cs"/>
          <w:sz w:val="26"/>
          <w:szCs w:val="26"/>
          <w:cs/>
          <w:lang w:eastAsia="x-none"/>
        </w:rPr>
        <w:t xml:space="preserve">. </w:t>
      </w:r>
      <w:r w:rsidRPr="00236497">
        <w:rPr>
          <w:rFonts w:ascii="CordiaUPC" w:hAnsi="CordiaUPC" w:cs="CordiaUPC" w:hint="cs"/>
          <w:sz w:val="26"/>
          <w:szCs w:val="26"/>
          <w:lang w:eastAsia="x-none"/>
        </w:rPr>
        <w:t>TBANK has a call option to early redeem these instruments at par if the conditions specified are met</w:t>
      </w:r>
      <w:r w:rsidRPr="00236497">
        <w:rPr>
          <w:rFonts w:ascii="CordiaUPC" w:hAnsi="CordiaUPC" w:cs="CordiaUPC" w:hint="cs"/>
          <w:sz w:val="26"/>
          <w:szCs w:val="26"/>
          <w:cs/>
          <w:lang w:eastAsia="x-none"/>
        </w:rPr>
        <w:t>.</w:t>
      </w:r>
      <w:r w:rsidRPr="00236497">
        <w:rPr>
          <w:rFonts w:ascii="CordiaUPC" w:hAnsi="CordiaUPC" w:cs="CordiaUPC" w:hint="cs"/>
          <w:sz w:val="26"/>
          <w:szCs w:val="26"/>
          <w:cs/>
          <w:lang w:val="x-none" w:eastAsia="x-none"/>
        </w:rPr>
        <w:t xml:space="preserve"> </w:t>
      </w:r>
    </w:p>
    <w:p w14:paraId="039B130A" w14:textId="77777777" w:rsidR="008676FD" w:rsidRPr="00236497" w:rsidRDefault="008676FD" w:rsidP="008676FD">
      <w:pPr>
        <w:spacing w:line="240" w:lineRule="exact"/>
        <w:ind w:left="1170" w:hanging="630"/>
        <w:jc w:val="both"/>
        <w:rPr>
          <w:rFonts w:ascii="CordiaUPC" w:hAnsi="CordiaUPC" w:cs="CordiaUPC"/>
          <w:sz w:val="26"/>
          <w:szCs w:val="26"/>
          <w:lang w:val="x-none" w:eastAsia="x-none"/>
        </w:rPr>
      </w:pPr>
    </w:p>
    <w:p w14:paraId="6F361D41" w14:textId="77777777" w:rsidR="008676FD" w:rsidRPr="00236497" w:rsidRDefault="008676FD" w:rsidP="008676FD">
      <w:pPr>
        <w:tabs>
          <w:tab w:val="left" w:pos="1170"/>
          <w:tab w:val="right" w:pos="9360"/>
        </w:tabs>
        <w:spacing w:line="240" w:lineRule="exact"/>
        <w:ind w:left="1134" w:right="14"/>
        <w:jc w:val="both"/>
        <w:rPr>
          <w:rFonts w:ascii="CordiaUPC" w:eastAsia="Times New Roman" w:hAnsi="CordiaUPC" w:cs="CordiaUPC"/>
          <w:color w:val="000000"/>
          <w:sz w:val="26"/>
          <w:szCs w:val="26"/>
          <w:shd w:val="clear" w:color="auto" w:fill="FFFFFF"/>
        </w:rPr>
      </w:pPr>
      <w:r w:rsidRPr="00236497">
        <w:rPr>
          <w:rFonts w:ascii="CordiaUPC" w:eastAsia="Times New Roman" w:hAnsi="CordiaUPC" w:cs="CordiaUPC" w:hint="cs"/>
          <w:color w:val="000000"/>
          <w:sz w:val="26"/>
          <w:szCs w:val="26"/>
          <w:shd w:val="clear" w:color="auto" w:fill="FFFFFF"/>
        </w:rPr>
        <w:t xml:space="preserve">On 11 May 2020, </w:t>
      </w:r>
      <w:r w:rsidRPr="00236497">
        <w:rPr>
          <w:rFonts w:ascii="CordiaUPC" w:hAnsi="CordiaUPC" w:cs="CordiaUPC"/>
          <w:sz w:val="26"/>
          <w:szCs w:val="26"/>
        </w:rPr>
        <w:t>TBANK</w:t>
      </w:r>
      <w:r w:rsidRPr="00236497">
        <w:rPr>
          <w:rFonts w:ascii="CordiaUPC" w:eastAsia="Times New Roman" w:hAnsi="CordiaUPC" w:cs="CordiaUPC" w:hint="cs"/>
          <w:color w:val="000000"/>
          <w:sz w:val="26"/>
          <w:szCs w:val="26"/>
          <w:shd w:val="clear" w:color="auto" w:fill="FFFFFF"/>
        </w:rPr>
        <w:t xml:space="preserve"> early redeemed its entire Subordinated Debenture No.1/2558, </w:t>
      </w:r>
      <w:r w:rsidRPr="00236497">
        <w:rPr>
          <w:rFonts w:ascii="CordiaUPC" w:eastAsia="Times New Roman" w:hAnsi="CordiaUPC" w:cs="CordiaUPC" w:hint="cs"/>
          <w:color w:val="000000"/>
          <w:sz w:val="26"/>
          <w:szCs w:val="26"/>
          <w:shd w:val="clear" w:color="auto" w:fill="FFFFFF"/>
          <w:lang w:bidi="th-TH"/>
        </w:rPr>
        <w:t>amounting to</w:t>
      </w:r>
      <w:r w:rsidRPr="00236497">
        <w:rPr>
          <w:rFonts w:ascii="CordiaUPC" w:eastAsia="Times New Roman" w:hAnsi="CordiaUPC" w:cs="CordiaUPC" w:hint="cs"/>
          <w:color w:val="000000"/>
          <w:sz w:val="26"/>
          <w:szCs w:val="26"/>
          <w:shd w:val="clear" w:color="auto" w:fill="FFFFFF"/>
        </w:rPr>
        <w:t xml:space="preserve"> Baht 7,000 million. Such early redemption has already been approved by the Bank of Thailand.</w:t>
      </w:r>
    </w:p>
    <w:p w14:paraId="0A0D306A" w14:textId="77777777" w:rsidR="008676FD" w:rsidRPr="00236497" w:rsidRDefault="008676FD" w:rsidP="008676FD">
      <w:pPr>
        <w:spacing w:line="240" w:lineRule="exact"/>
        <w:ind w:left="1170" w:hanging="630"/>
        <w:jc w:val="both"/>
        <w:rPr>
          <w:rFonts w:ascii="CordiaUPC" w:hAnsi="CordiaUPC" w:cs="CordiaUPC"/>
          <w:color w:val="000000"/>
          <w:sz w:val="26"/>
          <w:szCs w:val="26"/>
          <w:lang w:bidi="th-TH"/>
        </w:rPr>
      </w:pPr>
    </w:p>
    <w:p w14:paraId="37071844" w14:textId="77777777" w:rsidR="008676FD" w:rsidRDefault="008676FD" w:rsidP="008676FD">
      <w:pPr>
        <w:spacing w:line="240" w:lineRule="exact"/>
        <w:ind w:left="1170" w:hanging="630"/>
        <w:jc w:val="both"/>
        <w:rPr>
          <w:rFonts w:ascii="CordiaUPC" w:hAnsi="CordiaUPC" w:cs="CordiaUPC"/>
          <w:color w:val="000000"/>
          <w:sz w:val="26"/>
          <w:szCs w:val="26"/>
          <w:lang w:bidi="th-TH"/>
        </w:rPr>
      </w:pPr>
      <w:r w:rsidRPr="00236497">
        <w:rPr>
          <w:rFonts w:ascii="CordiaUPC" w:hAnsi="CordiaUPC" w:cs="CordiaUPC" w:hint="cs"/>
          <w:color w:val="000000"/>
          <w:sz w:val="26"/>
          <w:szCs w:val="26"/>
          <w:lang w:bidi="th-TH"/>
        </w:rPr>
        <w:t>2</w:t>
      </w:r>
      <w:r w:rsidRPr="00236497">
        <w:rPr>
          <w:rFonts w:ascii="CordiaUPC" w:hAnsi="CordiaUPC" w:cs="CordiaUPC"/>
          <w:color w:val="000000"/>
          <w:sz w:val="26"/>
          <w:szCs w:val="26"/>
          <w:lang w:bidi="th-TH"/>
        </w:rPr>
        <w:t>3</w:t>
      </w:r>
      <w:r w:rsidRPr="00236497">
        <w:rPr>
          <w:rFonts w:ascii="CordiaUPC" w:hAnsi="CordiaUPC" w:cs="CordiaUPC" w:hint="cs"/>
          <w:color w:val="000000"/>
          <w:sz w:val="26"/>
          <w:szCs w:val="26"/>
          <w:lang w:bidi="th-TH"/>
        </w:rPr>
        <w:t>.1.2</w:t>
      </w:r>
      <w:r w:rsidRPr="00236497">
        <w:rPr>
          <w:rFonts w:ascii="CordiaUPC" w:hAnsi="CordiaUPC" w:cs="CordiaUPC" w:hint="cs"/>
          <w:color w:val="000000"/>
          <w:sz w:val="26"/>
          <w:szCs w:val="26"/>
          <w:lang w:bidi="th-TH"/>
        </w:rPr>
        <w:tab/>
        <w:t xml:space="preserve">On 29 May 2017, the Bank issued the Subordinated Debenture No.1/2560 to be counted as </w:t>
      </w:r>
      <w:r w:rsidRPr="00236497">
        <w:rPr>
          <w:rFonts w:ascii="CordiaUPC" w:hAnsi="CordiaUPC" w:cs="CordiaUPC" w:hint="cs"/>
          <w:color w:val="000000"/>
          <w:spacing w:val="-4"/>
          <w:sz w:val="26"/>
          <w:szCs w:val="26"/>
          <w:lang w:bidi="th-TH"/>
        </w:rPr>
        <w:t xml:space="preserve">Tier 2 capital under Basel III requirement, amounting to Baht 5,430 million, which has a 10.5-year </w:t>
      </w:r>
      <w:r w:rsidRPr="00236497">
        <w:rPr>
          <w:rFonts w:ascii="CordiaUPC" w:hAnsi="CordiaUPC" w:cs="CordiaUPC" w:hint="cs"/>
          <w:color w:val="000000"/>
          <w:sz w:val="26"/>
          <w:szCs w:val="26"/>
          <w:lang w:bidi="th-TH"/>
        </w:rPr>
        <w:t xml:space="preserve">maturity period and carries a fixed interest rate of 3.50% per annum, payable quarterly in February, May, August and November of every year. The Bank can early redeem the Subordinated Debenture No.1/2560 after 5.5 years from the issue date or according to certain specified conditions. The Bank </w:t>
      </w:r>
      <w:proofErr w:type="gramStart"/>
      <w:r w:rsidRPr="00236497">
        <w:rPr>
          <w:rFonts w:ascii="CordiaUPC" w:hAnsi="CordiaUPC" w:cs="CordiaUPC" w:hint="cs"/>
          <w:color w:val="000000"/>
          <w:sz w:val="26"/>
          <w:szCs w:val="26"/>
          <w:lang w:bidi="th-TH"/>
        </w:rPr>
        <w:t>has to</w:t>
      </w:r>
      <w:proofErr w:type="gramEnd"/>
      <w:r w:rsidRPr="00236497">
        <w:rPr>
          <w:rFonts w:ascii="CordiaUPC" w:hAnsi="CordiaUPC" w:cs="CordiaUPC" w:hint="cs"/>
          <w:color w:val="000000"/>
          <w:sz w:val="26"/>
          <w:szCs w:val="26"/>
          <w:lang w:bidi="th-TH"/>
        </w:rPr>
        <w:t xml:space="preserve"> get the Bank of Thailand’s approval before early redemption of the Subordinated </w:t>
      </w:r>
      <w:r w:rsidRPr="00236497">
        <w:rPr>
          <w:rFonts w:ascii="CordiaUPC" w:hAnsi="CordiaUPC" w:cs="CordiaUPC" w:hint="cs"/>
          <w:color w:val="000000"/>
          <w:sz w:val="26"/>
          <w:szCs w:val="26"/>
          <w:shd w:val="clear" w:color="auto" w:fill="FFFFFF"/>
        </w:rPr>
        <w:t>Debenture</w:t>
      </w:r>
      <w:r w:rsidRPr="00236497">
        <w:rPr>
          <w:rFonts w:ascii="CordiaUPC" w:hAnsi="CordiaUPC" w:cs="CordiaUPC" w:hint="cs"/>
          <w:color w:val="000000"/>
          <w:sz w:val="26"/>
          <w:szCs w:val="26"/>
          <w:lang w:bidi="th-TH"/>
        </w:rPr>
        <w:t>.</w:t>
      </w:r>
    </w:p>
    <w:p w14:paraId="0F45DB78" w14:textId="77777777" w:rsidR="008676FD" w:rsidRPr="00236497" w:rsidRDefault="008676FD" w:rsidP="008676FD">
      <w:pPr>
        <w:spacing w:line="240" w:lineRule="exact"/>
        <w:ind w:left="1170" w:hanging="630"/>
        <w:jc w:val="both"/>
        <w:rPr>
          <w:rFonts w:ascii="CordiaUPC" w:hAnsi="CordiaUPC" w:cs="CordiaUPC"/>
          <w:color w:val="000000"/>
          <w:sz w:val="26"/>
          <w:szCs w:val="26"/>
          <w:lang w:bidi="th-TH"/>
        </w:rPr>
      </w:pPr>
    </w:p>
    <w:p w14:paraId="0601547A" w14:textId="77777777" w:rsidR="008676FD" w:rsidRPr="00236497" w:rsidRDefault="008676FD" w:rsidP="008676FD">
      <w:pPr>
        <w:spacing w:line="240" w:lineRule="exact"/>
        <w:ind w:left="1170" w:hanging="630"/>
        <w:jc w:val="both"/>
        <w:rPr>
          <w:rFonts w:ascii="CordiaUPC" w:hAnsi="CordiaUPC" w:cs="CordiaUPC"/>
          <w:sz w:val="26"/>
          <w:szCs w:val="26"/>
          <w:lang w:bidi="th-TH"/>
        </w:rPr>
      </w:pPr>
      <w:r w:rsidRPr="00236497">
        <w:rPr>
          <w:rFonts w:ascii="CordiaUPC" w:hAnsi="CordiaUPC" w:cs="CordiaUPC" w:hint="cs"/>
          <w:sz w:val="26"/>
          <w:szCs w:val="26"/>
          <w:lang w:bidi="th-TH"/>
        </w:rPr>
        <w:t>2</w:t>
      </w:r>
      <w:r w:rsidRPr="00236497">
        <w:rPr>
          <w:rFonts w:ascii="CordiaUPC" w:hAnsi="CordiaUPC" w:cs="CordiaUPC"/>
          <w:sz w:val="26"/>
          <w:szCs w:val="26"/>
          <w:lang w:bidi="th-TH"/>
        </w:rPr>
        <w:t>3</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1</w:t>
      </w:r>
      <w:r w:rsidRPr="00236497">
        <w:rPr>
          <w:rFonts w:ascii="CordiaUPC" w:hAnsi="CordiaUPC" w:cs="CordiaUPC" w:hint="cs"/>
          <w:sz w:val="26"/>
          <w:szCs w:val="26"/>
          <w:cs/>
          <w:lang w:bidi="th-TH"/>
        </w:rPr>
        <w:t>.</w:t>
      </w:r>
      <w:r w:rsidRPr="00236497">
        <w:rPr>
          <w:rFonts w:ascii="CordiaUPC" w:hAnsi="CordiaUPC" w:cs="CordiaUPC" w:hint="cs"/>
          <w:sz w:val="26"/>
          <w:szCs w:val="26"/>
          <w:lang w:val="en-US" w:bidi="th-TH"/>
        </w:rPr>
        <w:t>3</w:t>
      </w:r>
      <w:r w:rsidRPr="00236497">
        <w:rPr>
          <w:rFonts w:ascii="CordiaUPC" w:hAnsi="CordiaUPC" w:cs="CordiaUPC" w:hint="cs"/>
          <w:sz w:val="26"/>
          <w:szCs w:val="26"/>
          <w:lang w:bidi="th-TH"/>
        </w:rPr>
        <w:tab/>
        <w:t>On 28</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June 2019,</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the Bank issued the Subordinated Debenture No</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1</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 xml:space="preserve">2562 to be counted as </w:t>
      </w:r>
      <w:r w:rsidRPr="00236497">
        <w:rPr>
          <w:rFonts w:ascii="CordiaUPC" w:hAnsi="CordiaUPC" w:cs="CordiaUPC" w:hint="cs"/>
          <w:spacing w:val="-4"/>
          <w:sz w:val="26"/>
          <w:szCs w:val="26"/>
          <w:lang w:bidi="th-TH"/>
        </w:rPr>
        <w:t>Tier 2 capital under Basel III requirement, amounting to Baht 30,000 million, which has a 10</w:t>
      </w:r>
      <w:r w:rsidRPr="00236497">
        <w:rPr>
          <w:rFonts w:ascii="CordiaUPC" w:hAnsi="CordiaUPC" w:cs="CordiaUPC" w:hint="cs"/>
          <w:spacing w:val="-4"/>
          <w:sz w:val="26"/>
          <w:szCs w:val="26"/>
          <w:cs/>
          <w:lang w:bidi="th-TH"/>
        </w:rPr>
        <w:t>-</w:t>
      </w:r>
      <w:r w:rsidRPr="00236497">
        <w:rPr>
          <w:rFonts w:ascii="CordiaUPC" w:hAnsi="CordiaUPC" w:cs="CordiaUPC" w:hint="cs"/>
          <w:spacing w:val="-4"/>
          <w:sz w:val="26"/>
          <w:szCs w:val="26"/>
          <w:lang w:bidi="th-TH"/>
        </w:rPr>
        <w:t xml:space="preserve">year </w:t>
      </w:r>
      <w:r w:rsidRPr="00236497">
        <w:rPr>
          <w:rFonts w:ascii="CordiaUPC" w:hAnsi="CordiaUPC" w:cs="CordiaUPC" w:hint="cs"/>
          <w:sz w:val="26"/>
          <w:szCs w:val="26"/>
          <w:lang w:bidi="th-TH"/>
        </w:rPr>
        <w:t>maturity period and carries a fixed interest rate of 4</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00</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per annum, payable quarterly in March, June, September and December of every year</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The Bank can early redeem the Subordinated Debenture No</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1</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2562 after 5</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years from the issue date or according to certain specified conditions</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 xml:space="preserve">The Bank </w:t>
      </w:r>
      <w:proofErr w:type="gramStart"/>
      <w:r w:rsidRPr="00236497">
        <w:rPr>
          <w:rFonts w:ascii="CordiaUPC" w:hAnsi="CordiaUPC" w:cs="CordiaUPC" w:hint="cs"/>
          <w:sz w:val="26"/>
          <w:szCs w:val="26"/>
          <w:lang w:bidi="th-TH"/>
        </w:rPr>
        <w:t>has to</w:t>
      </w:r>
      <w:proofErr w:type="gramEnd"/>
      <w:r w:rsidRPr="00236497">
        <w:rPr>
          <w:rFonts w:ascii="CordiaUPC" w:hAnsi="CordiaUPC" w:cs="CordiaUPC" w:hint="cs"/>
          <w:sz w:val="26"/>
          <w:szCs w:val="26"/>
          <w:lang w:bidi="th-TH"/>
        </w:rPr>
        <w:t xml:space="preserve"> get the Bank of Thailand’s approval before early redemption of the Subordinated </w:t>
      </w:r>
      <w:r w:rsidRPr="00236497">
        <w:rPr>
          <w:rFonts w:ascii="CordiaUPC" w:hAnsi="CordiaUPC" w:cs="CordiaUPC" w:hint="cs"/>
          <w:sz w:val="26"/>
          <w:szCs w:val="26"/>
          <w:shd w:val="clear" w:color="auto" w:fill="FFFFFF"/>
        </w:rPr>
        <w:t>Debenture</w:t>
      </w:r>
      <w:r w:rsidRPr="00236497">
        <w:rPr>
          <w:rFonts w:ascii="CordiaUPC" w:hAnsi="CordiaUPC" w:cs="CordiaUPC" w:hint="cs"/>
          <w:sz w:val="26"/>
          <w:szCs w:val="26"/>
          <w:cs/>
          <w:lang w:bidi="th-TH"/>
        </w:rPr>
        <w:t>.</w:t>
      </w:r>
    </w:p>
    <w:p w14:paraId="7C12838A" w14:textId="77777777" w:rsidR="008676FD" w:rsidRPr="00236497" w:rsidRDefault="008676FD" w:rsidP="008676FD">
      <w:pPr>
        <w:spacing w:line="240" w:lineRule="exact"/>
        <w:ind w:left="1170" w:hanging="630"/>
        <w:jc w:val="both"/>
        <w:rPr>
          <w:rFonts w:ascii="CordiaUPC" w:hAnsi="CordiaUPC" w:cs="CordiaUPC"/>
          <w:color w:val="0000FF"/>
          <w:sz w:val="26"/>
          <w:szCs w:val="26"/>
          <w:lang w:bidi="th-TH"/>
        </w:rPr>
      </w:pPr>
    </w:p>
    <w:p w14:paraId="6D4D4050" w14:textId="2737AAC0" w:rsidR="008676FD" w:rsidRDefault="008676FD" w:rsidP="008676FD">
      <w:pPr>
        <w:spacing w:line="240" w:lineRule="exact"/>
        <w:ind w:left="1170" w:hanging="630"/>
        <w:jc w:val="both"/>
        <w:rPr>
          <w:rFonts w:ascii="CordiaUPC" w:hAnsi="CordiaUPC" w:cs="CordiaUPC"/>
          <w:sz w:val="26"/>
          <w:szCs w:val="26"/>
          <w:lang w:bidi="th-TH"/>
        </w:rPr>
      </w:pPr>
      <w:r w:rsidRPr="00236497">
        <w:rPr>
          <w:rFonts w:ascii="CordiaUPC" w:hAnsi="CordiaUPC" w:cs="CordiaUPC" w:hint="cs"/>
          <w:sz w:val="26"/>
          <w:szCs w:val="26"/>
          <w:lang w:bidi="th-TH"/>
        </w:rPr>
        <w:t>2</w:t>
      </w:r>
      <w:r w:rsidRPr="00236497">
        <w:rPr>
          <w:rFonts w:ascii="CordiaUPC" w:hAnsi="CordiaUPC" w:cs="CordiaUPC"/>
          <w:sz w:val="26"/>
          <w:szCs w:val="26"/>
          <w:lang w:bidi="th-TH"/>
        </w:rPr>
        <w:t>3</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1</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4</w:t>
      </w:r>
      <w:r w:rsidRPr="00236497">
        <w:rPr>
          <w:rFonts w:ascii="CordiaUPC" w:hAnsi="CordiaUPC" w:cs="CordiaUPC" w:hint="cs"/>
          <w:sz w:val="26"/>
          <w:szCs w:val="26"/>
          <w:lang w:bidi="th-TH"/>
        </w:rPr>
        <w:tab/>
        <w:t>On 2 December 2019,</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 xml:space="preserve">the Bank issued the Perpetual Additional Tier 1 Capital Securities </w:t>
      </w:r>
      <w:r w:rsidRPr="00236497">
        <w:rPr>
          <w:rFonts w:ascii="CordiaUPC" w:hAnsi="CordiaUPC" w:cs="CordiaUPC" w:hint="cs"/>
          <w:spacing w:val="-4"/>
          <w:sz w:val="26"/>
          <w:szCs w:val="26"/>
          <w:lang w:bidi="th-TH"/>
        </w:rPr>
        <w:t>amounting to USD</w:t>
      </w:r>
      <w:r w:rsidRPr="00236497">
        <w:rPr>
          <w:rFonts w:ascii="CordiaUPC" w:hAnsi="CordiaUPC" w:cs="CordiaUPC" w:hint="cs"/>
          <w:spacing w:val="-4"/>
          <w:sz w:val="26"/>
          <w:szCs w:val="26"/>
          <w:cs/>
          <w:lang w:bidi="th-TH"/>
        </w:rPr>
        <w:t xml:space="preserve"> </w:t>
      </w:r>
      <w:r w:rsidRPr="00236497">
        <w:rPr>
          <w:rFonts w:ascii="CordiaUPC" w:hAnsi="CordiaUPC" w:cs="CordiaUPC" w:hint="cs"/>
          <w:spacing w:val="-4"/>
          <w:sz w:val="26"/>
          <w:szCs w:val="26"/>
          <w:lang w:bidi="th-TH"/>
        </w:rPr>
        <w:t>400 million, which has no</w:t>
      </w:r>
      <w:r w:rsidRPr="00236497">
        <w:rPr>
          <w:rFonts w:ascii="CordiaUPC" w:hAnsi="CordiaUPC" w:cs="CordiaUPC" w:hint="cs"/>
          <w:spacing w:val="-4"/>
          <w:sz w:val="26"/>
          <w:szCs w:val="26"/>
          <w:cs/>
          <w:lang w:bidi="th-TH"/>
        </w:rPr>
        <w:t xml:space="preserve"> </w:t>
      </w:r>
      <w:r w:rsidRPr="00236497">
        <w:rPr>
          <w:rFonts w:ascii="CordiaUPC" w:hAnsi="CordiaUPC" w:cs="CordiaUPC" w:hint="cs"/>
          <w:spacing w:val="-4"/>
          <w:sz w:val="26"/>
          <w:szCs w:val="26"/>
          <w:lang w:bidi="th-TH"/>
        </w:rPr>
        <w:t>expiration date</w:t>
      </w:r>
      <w:r w:rsidRPr="00236497">
        <w:rPr>
          <w:rFonts w:ascii="CordiaUPC" w:hAnsi="CordiaUPC" w:cs="CordiaUPC" w:hint="cs"/>
          <w:sz w:val="26"/>
          <w:szCs w:val="26"/>
          <w:lang w:bidi="th-TH"/>
        </w:rPr>
        <w:t xml:space="preserve"> and carries a fixed interest rate of 4</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90</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per annum, payable semi</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annually in June and December of every year</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The Bank can early redeem the Perpetual Additional Tier 1 Capital Securities after 5</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years from the issue date or according to certain specified conditions</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 xml:space="preserve">The Bank </w:t>
      </w:r>
      <w:proofErr w:type="gramStart"/>
      <w:r w:rsidRPr="00236497">
        <w:rPr>
          <w:rFonts w:ascii="CordiaUPC" w:hAnsi="CordiaUPC" w:cs="CordiaUPC" w:hint="cs"/>
          <w:sz w:val="26"/>
          <w:szCs w:val="26"/>
          <w:lang w:bidi="th-TH"/>
        </w:rPr>
        <w:t>has to</w:t>
      </w:r>
      <w:proofErr w:type="gramEnd"/>
      <w:r w:rsidRPr="00236497">
        <w:rPr>
          <w:rFonts w:ascii="CordiaUPC" w:hAnsi="CordiaUPC" w:cs="CordiaUPC" w:hint="cs"/>
          <w:sz w:val="26"/>
          <w:szCs w:val="26"/>
          <w:lang w:bidi="th-TH"/>
        </w:rPr>
        <w:t xml:space="preserve"> get the Bank of Thailand’s approval before proceeding an early redemption</w:t>
      </w:r>
      <w:r w:rsidRPr="00236497">
        <w:rPr>
          <w:rFonts w:ascii="CordiaUPC" w:hAnsi="CordiaUPC" w:cs="CordiaUPC" w:hint="cs"/>
          <w:sz w:val="26"/>
          <w:szCs w:val="26"/>
          <w:cs/>
          <w:lang w:bidi="th-TH"/>
        </w:rPr>
        <w:t>.</w:t>
      </w:r>
      <w:r w:rsidRPr="00236497">
        <w:rPr>
          <w:rFonts w:ascii="CordiaUPC" w:hAnsi="CordiaUPC" w:cs="CordiaUPC" w:hint="cs"/>
          <w:sz w:val="26"/>
          <w:szCs w:val="26"/>
          <w:lang w:bidi="th-TH"/>
        </w:rPr>
        <w:t xml:space="preserve"> The Securities </w:t>
      </w:r>
      <w:r w:rsidRPr="00236497">
        <w:rPr>
          <w:rFonts w:ascii="CordiaUPC" w:hAnsi="CordiaUPC" w:cs="CordiaUPC" w:hint="cs"/>
          <w:sz w:val="26"/>
          <w:szCs w:val="26"/>
        </w:rPr>
        <w:t>have been issued under the Bank’s Euro Medium Term Note Programme</w:t>
      </w:r>
      <w:r w:rsidRPr="00236497">
        <w:rPr>
          <w:rFonts w:ascii="CordiaUPC" w:hAnsi="CordiaUPC" w:cs="CordiaUPC" w:hint="cs"/>
          <w:sz w:val="26"/>
          <w:szCs w:val="26"/>
          <w:cs/>
          <w:lang w:bidi="th-TH"/>
        </w:rPr>
        <w:t>.</w:t>
      </w:r>
    </w:p>
    <w:p w14:paraId="1D9E4C89" w14:textId="5CEAF3DE" w:rsidR="008676FD" w:rsidRDefault="008676FD" w:rsidP="008676FD">
      <w:pPr>
        <w:spacing w:line="240" w:lineRule="exact"/>
        <w:ind w:left="1170" w:hanging="630"/>
        <w:jc w:val="both"/>
        <w:rPr>
          <w:rFonts w:ascii="CordiaUPC" w:hAnsi="CordiaUPC" w:cs="CordiaUPC"/>
          <w:sz w:val="26"/>
          <w:szCs w:val="26"/>
          <w:lang w:bidi="th-TH"/>
        </w:rPr>
      </w:pPr>
    </w:p>
    <w:p w14:paraId="3C9A6C28" w14:textId="0B341293" w:rsidR="008676FD" w:rsidRDefault="008676FD" w:rsidP="008676FD">
      <w:pPr>
        <w:spacing w:line="240" w:lineRule="exact"/>
        <w:ind w:left="1170" w:hanging="630"/>
        <w:jc w:val="both"/>
        <w:rPr>
          <w:rFonts w:ascii="CordiaUPC" w:hAnsi="CordiaUPC" w:cs="CordiaUPC"/>
          <w:sz w:val="26"/>
          <w:szCs w:val="26"/>
          <w:lang w:bidi="th-TH"/>
        </w:rPr>
      </w:pPr>
    </w:p>
    <w:p w14:paraId="67B95549" w14:textId="77777777" w:rsidR="008676FD" w:rsidRPr="00236497" w:rsidRDefault="008676FD" w:rsidP="008676FD">
      <w:pPr>
        <w:spacing w:line="240" w:lineRule="exact"/>
        <w:ind w:left="1170" w:hanging="630"/>
        <w:jc w:val="both"/>
        <w:rPr>
          <w:rFonts w:ascii="CordiaUPC" w:hAnsi="CordiaUPC" w:cs="CordiaUPC"/>
          <w:color w:val="0000FF"/>
          <w:sz w:val="26"/>
          <w:szCs w:val="26"/>
        </w:rPr>
      </w:pPr>
    </w:p>
    <w:p w14:paraId="0A8192D3" w14:textId="7F23FEAD" w:rsidR="004C2702" w:rsidRDefault="000959D7" w:rsidP="00554EC3">
      <w:pPr>
        <w:tabs>
          <w:tab w:val="left" w:pos="540"/>
        </w:tabs>
        <w:spacing w:line="240" w:lineRule="exact"/>
        <w:ind w:left="540" w:hanging="540"/>
        <w:jc w:val="both"/>
        <w:rPr>
          <w:rFonts w:ascii="CordiaUPC" w:hAnsi="CordiaUPC" w:cs="CordiaUPC"/>
          <w:b/>
          <w:bCs/>
          <w:sz w:val="26"/>
          <w:szCs w:val="26"/>
          <w:lang w:bidi="th-TH"/>
        </w:rPr>
      </w:pPr>
      <w:r w:rsidRPr="00554EC3">
        <w:rPr>
          <w:rFonts w:ascii="CordiaUPC" w:hAnsi="CordiaUPC" w:cs="CordiaUPC" w:hint="cs"/>
          <w:b/>
          <w:bCs/>
          <w:sz w:val="26"/>
          <w:szCs w:val="26"/>
          <w:lang w:bidi="th-TH"/>
        </w:rPr>
        <w:t>2</w:t>
      </w:r>
      <w:r w:rsidR="009431BA">
        <w:rPr>
          <w:rFonts w:ascii="CordiaUPC" w:hAnsi="CordiaUPC" w:cs="CordiaUPC"/>
          <w:b/>
          <w:bCs/>
          <w:sz w:val="26"/>
          <w:szCs w:val="26"/>
          <w:lang w:bidi="th-TH"/>
        </w:rPr>
        <w:t>3</w:t>
      </w:r>
      <w:r w:rsidR="004C2702" w:rsidRPr="00554EC3">
        <w:rPr>
          <w:rFonts w:ascii="CordiaUPC" w:hAnsi="CordiaUPC" w:cs="CordiaUPC" w:hint="cs"/>
          <w:b/>
          <w:bCs/>
          <w:sz w:val="26"/>
          <w:szCs w:val="26"/>
          <w:lang w:bidi="th-TH"/>
        </w:rPr>
        <w:t>.</w:t>
      </w:r>
      <w:r w:rsidR="007F7B81" w:rsidRPr="00554EC3">
        <w:rPr>
          <w:rFonts w:ascii="CordiaUPC" w:hAnsi="CordiaUPC" w:cs="CordiaUPC" w:hint="cs"/>
          <w:b/>
          <w:bCs/>
          <w:sz w:val="26"/>
          <w:szCs w:val="26"/>
          <w:lang w:bidi="th-TH"/>
        </w:rPr>
        <w:t>2</w:t>
      </w:r>
      <w:r w:rsidR="004C2702" w:rsidRPr="00554EC3">
        <w:rPr>
          <w:rFonts w:ascii="CordiaUPC" w:hAnsi="CordiaUPC" w:cs="CordiaUPC" w:hint="cs"/>
          <w:b/>
          <w:bCs/>
          <w:sz w:val="26"/>
          <w:szCs w:val="26"/>
          <w:lang w:bidi="th-TH"/>
        </w:rPr>
        <w:tab/>
        <w:t>Senior debentures</w:t>
      </w:r>
    </w:p>
    <w:p w14:paraId="27EA64BF" w14:textId="77777777" w:rsidR="00D54A17" w:rsidRPr="00554EC3" w:rsidRDefault="00BF4A87" w:rsidP="00554EC3">
      <w:pPr>
        <w:spacing w:line="240" w:lineRule="exact"/>
        <w:ind w:left="1267" w:hanging="720"/>
        <w:jc w:val="both"/>
        <w:rPr>
          <w:rFonts w:ascii="CordiaUPC" w:hAnsi="CordiaUPC" w:cs="CordiaUPC"/>
          <w:color w:val="000000"/>
          <w:spacing w:val="-4"/>
          <w:sz w:val="26"/>
          <w:szCs w:val="26"/>
        </w:rPr>
      </w:pPr>
      <w:r w:rsidRPr="00554EC3">
        <w:rPr>
          <w:rFonts w:ascii="CordiaUPC" w:hAnsi="CordiaUPC" w:cs="CordiaUPC" w:hint="cs"/>
          <w:color w:val="000000"/>
          <w:sz w:val="26"/>
          <w:szCs w:val="26"/>
          <w:cs/>
        </w:rPr>
        <w:tab/>
      </w:r>
    </w:p>
    <w:p w14:paraId="72CEA8B6" w14:textId="77777777" w:rsidR="008676FD" w:rsidRPr="00236497" w:rsidRDefault="008676FD" w:rsidP="008676FD">
      <w:pPr>
        <w:spacing w:line="240" w:lineRule="exact"/>
        <w:ind w:left="1260" w:hanging="720"/>
        <w:jc w:val="both"/>
        <w:rPr>
          <w:rFonts w:ascii="CordiaUPC" w:hAnsi="CordiaUPC" w:cs="CordiaUPC"/>
          <w:b/>
          <w:bCs/>
          <w:color w:val="000000"/>
          <w:sz w:val="26"/>
          <w:szCs w:val="26"/>
          <w:lang w:bidi="th-TH"/>
        </w:rPr>
      </w:pPr>
      <w:r w:rsidRPr="00236497">
        <w:rPr>
          <w:rFonts w:ascii="CordiaUPC" w:hAnsi="CordiaUPC" w:cs="CordiaUPC" w:hint="cs"/>
          <w:color w:val="000000"/>
          <w:sz w:val="26"/>
          <w:szCs w:val="26"/>
        </w:rPr>
        <w:t>2</w:t>
      </w:r>
      <w:r w:rsidRPr="00236497">
        <w:rPr>
          <w:rFonts w:ascii="CordiaUPC" w:hAnsi="CordiaUPC" w:cs="CordiaUPC"/>
          <w:color w:val="000000"/>
          <w:sz w:val="26"/>
          <w:szCs w:val="26"/>
        </w:rPr>
        <w:t>3</w:t>
      </w:r>
      <w:r w:rsidRPr="00236497">
        <w:rPr>
          <w:rFonts w:ascii="CordiaUPC" w:hAnsi="CordiaUPC" w:cs="CordiaUPC" w:hint="cs"/>
          <w:color w:val="000000"/>
          <w:sz w:val="26"/>
          <w:szCs w:val="26"/>
        </w:rPr>
        <w:t>.2.</w:t>
      </w:r>
      <w:r w:rsidRPr="00236497">
        <w:rPr>
          <w:rFonts w:ascii="CordiaUPC" w:hAnsi="CordiaUPC" w:cs="CordiaUPC" w:hint="cs"/>
          <w:color w:val="000000"/>
          <w:spacing w:val="-4"/>
          <w:sz w:val="26"/>
          <w:szCs w:val="26"/>
        </w:rPr>
        <w:t>1</w:t>
      </w:r>
      <w:r w:rsidRPr="00236497">
        <w:rPr>
          <w:rFonts w:ascii="CordiaUPC" w:hAnsi="CordiaUPC" w:cs="CordiaUPC" w:hint="cs"/>
          <w:color w:val="000000"/>
          <w:spacing w:val="-4"/>
          <w:sz w:val="26"/>
          <w:szCs w:val="26"/>
          <w:cs/>
        </w:rPr>
        <w:tab/>
      </w:r>
      <w:r w:rsidRPr="00236497">
        <w:rPr>
          <w:rFonts w:ascii="CordiaUPC" w:hAnsi="CordiaUPC" w:cs="CordiaUPC" w:hint="cs"/>
          <w:color w:val="000000"/>
          <w:spacing w:val="-4"/>
          <w:sz w:val="26"/>
          <w:szCs w:val="26"/>
        </w:rPr>
        <w:t xml:space="preserve">On 1 April 2016, the </w:t>
      </w:r>
      <w:r w:rsidRPr="00236497">
        <w:rPr>
          <w:rFonts w:ascii="CordiaUPC" w:hAnsi="CordiaUPC" w:cs="CordiaUPC" w:hint="cs"/>
          <w:color w:val="000000"/>
          <w:sz w:val="26"/>
          <w:szCs w:val="26"/>
          <w:lang w:bidi="th-TH"/>
        </w:rPr>
        <w:t xml:space="preserve">Bank </w:t>
      </w:r>
      <w:r w:rsidRPr="00236497">
        <w:rPr>
          <w:rFonts w:ascii="CordiaUPC" w:hAnsi="CordiaUPC" w:cs="CordiaUPC" w:hint="cs"/>
          <w:color w:val="000000"/>
          <w:spacing w:val="-4"/>
          <w:sz w:val="26"/>
          <w:szCs w:val="26"/>
        </w:rPr>
        <w:t>issued unsecured Senior Debentures of USD 300 million</w:t>
      </w:r>
      <w:r w:rsidRPr="00236497">
        <w:rPr>
          <w:rFonts w:ascii="CordiaUPC" w:hAnsi="CordiaUPC" w:cs="CordiaUPC" w:hint="cs"/>
          <w:color w:val="000000"/>
          <w:spacing w:val="-4"/>
          <w:sz w:val="26"/>
          <w:szCs w:val="26"/>
          <w:lang w:bidi="th-TH"/>
        </w:rPr>
        <w:t>,</w:t>
      </w:r>
      <w:r w:rsidRPr="00236497">
        <w:rPr>
          <w:rFonts w:ascii="CordiaUPC" w:hAnsi="CordiaUPC" w:cs="CordiaUPC" w:hint="cs"/>
          <w:color w:val="000000"/>
          <w:sz w:val="26"/>
          <w:szCs w:val="26"/>
        </w:rPr>
        <w:t xml:space="preserve"> with a 5.5-year maturity and carrying a fixed interest rate of 3.108% per annum, payable</w:t>
      </w:r>
      <w:r w:rsidRPr="00236497">
        <w:rPr>
          <w:rFonts w:ascii="CordiaUPC" w:hAnsi="CordiaUPC" w:cs="CordiaUPC" w:hint="cs"/>
          <w:color w:val="000000"/>
          <w:sz w:val="26"/>
          <w:szCs w:val="26"/>
          <w:lang w:bidi="th-TH"/>
        </w:rPr>
        <w:t xml:space="preserve"> </w:t>
      </w:r>
      <w:r w:rsidRPr="00236497">
        <w:rPr>
          <w:rFonts w:ascii="CordiaUPC" w:hAnsi="CordiaUPC" w:cs="CordiaUPC" w:hint="cs"/>
          <w:color w:val="000000"/>
          <w:sz w:val="26"/>
          <w:szCs w:val="26"/>
          <w:lang w:val="en-US" w:bidi="th-TH"/>
        </w:rPr>
        <w:t>semi-annually</w:t>
      </w:r>
      <w:r w:rsidRPr="00236497">
        <w:rPr>
          <w:rFonts w:ascii="CordiaUPC" w:hAnsi="CordiaUPC" w:cs="CordiaUPC" w:hint="cs"/>
          <w:color w:val="000000"/>
          <w:sz w:val="26"/>
          <w:szCs w:val="26"/>
        </w:rPr>
        <w:t xml:space="preserve"> in April and October of every year. The debentures have been issued under the Bank’s Euro Medium Term Note Programme. </w:t>
      </w:r>
    </w:p>
    <w:p w14:paraId="7D2B5283" w14:textId="77777777" w:rsidR="008676FD" w:rsidRPr="00236497" w:rsidRDefault="008676FD" w:rsidP="008676FD">
      <w:pPr>
        <w:spacing w:line="240" w:lineRule="exact"/>
        <w:ind w:left="1267" w:hanging="720"/>
        <w:jc w:val="both"/>
        <w:rPr>
          <w:rFonts w:ascii="CordiaUPC" w:hAnsi="CordiaUPC" w:cs="CordiaUPC"/>
          <w:b/>
          <w:bCs/>
          <w:color w:val="000000"/>
          <w:sz w:val="26"/>
          <w:szCs w:val="26"/>
          <w:lang w:bidi="th-TH"/>
        </w:rPr>
      </w:pPr>
    </w:p>
    <w:p w14:paraId="02096A4C" w14:textId="77777777" w:rsidR="008676FD" w:rsidRPr="00236497" w:rsidRDefault="008676FD" w:rsidP="008676FD">
      <w:pPr>
        <w:spacing w:line="240" w:lineRule="exact"/>
        <w:ind w:left="1260" w:hanging="720"/>
        <w:jc w:val="both"/>
        <w:rPr>
          <w:rFonts w:ascii="CordiaUPC" w:hAnsi="CordiaUPC" w:cs="CordiaUPC"/>
          <w:color w:val="0000FF"/>
          <w:sz w:val="26"/>
          <w:szCs w:val="26"/>
          <w:cs/>
          <w:lang w:bidi="th-TH"/>
        </w:rPr>
      </w:pPr>
      <w:r w:rsidRPr="00236497">
        <w:rPr>
          <w:rFonts w:ascii="CordiaUPC" w:hAnsi="CordiaUPC" w:cs="CordiaUPC" w:hint="cs"/>
          <w:b/>
          <w:bCs/>
          <w:color w:val="000000"/>
          <w:sz w:val="26"/>
          <w:szCs w:val="26"/>
          <w:lang w:bidi="th-TH"/>
        </w:rPr>
        <w:tab/>
      </w:r>
      <w:r w:rsidRPr="00236497">
        <w:rPr>
          <w:rFonts w:ascii="CordiaUPC" w:hAnsi="CordiaUPC" w:cs="CordiaUPC" w:hint="cs"/>
          <w:sz w:val="26"/>
          <w:szCs w:val="26"/>
        </w:rPr>
        <w:t>On 7</w:t>
      </w:r>
      <w:r w:rsidRPr="00236497">
        <w:rPr>
          <w:rFonts w:ascii="CordiaUPC" w:hAnsi="CordiaUPC" w:cs="CordiaUPC" w:hint="cs"/>
          <w:sz w:val="26"/>
          <w:szCs w:val="26"/>
          <w:cs/>
          <w:lang w:bidi="th-TH"/>
        </w:rPr>
        <w:t xml:space="preserve"> </w:t>
      </w:r>
      <w:r w:rsidRPr="00236497">
        <w:rPr>
          <w:rFonts w:ascii="CordiaUPC" w:hAnsi="CordiaUPC" w:cs="CordiaUPC" w:hint="cs"/>
          <w:sz w:val="26"/>
          <w:szCs w:val="26"/>
        </w:rPr>
        <w:t>October 2019, the Bank bought back</w:t>
      </w:r>
      <w:r w:rsidRPr="00236497">
        <w:rPr>
          <w:rFonts w:ascii="CordiaUPC" w:hAnsi="CordiaUPC" w:cs="CordiaUPC" w:hint="cs"/>
          <w:sz w:val="26"/>
          <w:szCs w:val="26"/>
          <w:cs/>
          <w:lang w:bidi="th-TH"/>
        </w:rPr>
        <w:t xml:space="preserve"> </w:t>
      </w:r>
      <w:r w:rsidRPr="00236497">
        <w:rPr>
          <w:rFonts w:ascii="CordiaUPC" w:hAnsi="CordiaUPC" w:cs="CordiaUPC" w:hint="cs"/>
          <w:sz w:val="26"/>
          <w:szCs w:val="26"/>
          <w:shd w:val="clear" w:color="auto" w:fill="FFFFFF"/>
          <w:lang w:bidi="th-TH"/>
        </w:rPr>
        <w:t>these debentures</w:t>
      </w:r>
      <w:r w:rsidRPr="00236497">
        <w:rPr>
          <w:rFonts w:ascii="CordiaUPC" w:hAnsi="CordiaUPC" w:cs="CordiaUPC" w:hint="cs"/>
          <w:sz w:val="26"/>
          <w:szCs w:val="26"/>
          <w:cs/>
          <w:lang w:bidi="th-TH"/>
        </w:rPr>
        <w:t xml:space="preserve"> </w:t>
      </w:r>
      <w:r w:rsidRPr="00236497">
        <w:rPr>
          <w:rFonts w:ascii="CordiaUPC" w:hAnsi="CordiaUPC" w:cs="CordiaUPC" w:hint="cs"/>
          <w:sz w:val="26"/>
          <w:szCs w:val="26"/>
          <w:shd w:val="clear" w:color="auto" w:fill="FFFFFF"/>
          <w:lang w:val="en-US" w:bidi="th-TH"/>
        </w:rPr>
        <w:t>from investors</w:t>
      </w:r>
      <w:r w:rsidRPr="00236497">
        <w:rPr>
          <w:rFonts w:ascii="CordiaUPC" w:hAnsi="CordiaUPC" w:cs="CordiaUPC" w:hint="cs"/>
          <w:sz w:val="26"/>
          <w:szCs w:val="26"/>
          <w:shd w:val="clear" w:color="auto" w:fill="FFFFFF"/>
          <w:cs/>
          <w:lang w:bidi="th-TH"/>
        </w:rPr>
        <w:t xml:space="preserve"> </w:t>
      </w:r>
      <w:r w:rsidRPr="00236497">
        <w:rPr>
          <w:rFonts w:ascii="CordiaUPC" w:hAnsi="CordiaUPC" w:cs="CordiaUPC" w:hint="cs"/>
          <w:sz w:val="26"/>
          <w:szCs w:val="26"/>
        </w:rPr>
        <w:t>amounting to USD 50 million</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bidi="th-TH"/>
        </w:rPr>
        <w:t>Remaining balance is USD 250 million</w:t>
      </w:r>
      <w:r w:rsidRPr="00236497">
        <w:rPr>
          <w:rFonts w:ascii="CordiaUPC" w:hAnsi="CordiaUPC" w:cs="CordiaUPC" w:hint="cs"/>
          <w:sz w:val="26"/>
          <w:szCs w:val="26"/>
          <w:cs/>
          <w:lang w:bidi="th-TH"/>
        </w:rPr>
        <w:t>.</w:t>
      </w:r>
    </w:p>
    <w:p w14:paraId="3E3F9F14" w14:textId="77777777" w:rsidR="008676FD" w:rsidRPr="00236497" w:rsidRDefault="008676FD" w:rsidP="008676FD">
      <w:pPr>
        <w:spacing w:line="240" w:lineRule="exact"/>
        <w:ind w:left="1267" w:hanging="720"/>
        <w:jc w:val="both"/>
        <w:rPr>
          <w:rFonts w:ascii="CordiaUPC" w:hAnsi="CordiaUPC" w:cs="CordiaUPC"/>
          <w:b/>
          <w:bCs/>
          <w:color w:val="000000"/>
          <w:sz w:val="26"/>
          <w:szCs w:val="26"/>
          <w:lang w:bidi="th-TH"/>
        </w:rPr>
      </w:pPr>
    </w:p>
    <w:p w14:paraId="29C6A852" w14:textId="77777777" w:rsidR="008676FD" w:rsidRPr="00236497" w:rsidRDefault="008676FD" w:rsidP="008676FD">
      <w:pPr>
        <w:spacing w:line="240" w:lineRule="exact"/>
        <w:ind w:left="1260" w:hanging="720"/>
        <w:jc w:val="both"/>
        <w:rPr>
          <w:rFonts w:ascii="CordiaUPC" w:hAnsi="CordiaUPC" w:cs="CordiaUPC"/>
          <w:b/>
          <w:bCs/>
          <w:color w:val="000000"/>
          <w:sz w:val="26"/>
          <w:szCs w:val="26"/>
          <w:lang w:bidi="th-TH"/>
        </w:rPr>
      </w:pPr>
      <w:r w:rsidRPr="00236497">
        <w:rPr>
          <w:rFonts w:ascii="CordiaUPC" w:hAnsi="CordiaUPC" w:cs="CordiaUPC" w:hint="cs"/>
          <w:color w:val="000000"/>
          <w:sz w:val="26"/>
          <w:szCs w:val="26"/>
        </w:rPr>
        <w:t>2</w:t>
      </w:r>
      <w:r w:rsidRPr="00236497">
        <w:rPr>
          <w:rFonts w:ascii="CordiaUPC" w:hAnsi="CordiaUPC" w:cs="CordiaUPC"/>
          <w:color w:val="000000"/>
          <w:sz w:val="26"/>
          <w:szCs w:val="26"/>
        </w:rPr>
        <w:t>3</w:t>
      </w:r>
      <w:r w:rsidRPr="00236497">
        <w:rPr>
          <w:rFonts w:ascii="CordiaUPC" w:hAnsi="CordiaUPC" w:cs="CordiaUPC" w:hint="cs"/>
          <w:color w:val="000000"/>
          <w:sz w:val="26"/>
          <w:szCs w:val="26"/>
        </w:rPr>
        <w:t>.2.2</w:t>
      </w:r>
      <w:r w:rsidRPr="00236497">
        <w:rPr>
          <w:rFonts w:ascii="CordiaUPC" w:hAnsi="CordiaUPC" w:cs="CordiaUPC" w:hint="cs"/>
          <w:color w:val="000000"/>
          <w:sz w:val="26"/>
          <w:szCs w:val="26"/>
        </w:rPr>
        <w:tab/>
        <w:t xml:space="preserve">On 5 June 2018, </w:t>
      </w:r>
      <w:r w:rsidRPr="00236497">
        <w:rPr>
          <w:rFonts w:ascii="CordiaUPC" w:hAnsi="CordiaUPC" w:cs="CordiaUPC" w:hint="cs"/>
          <w:color w:val="000000"/>
          <w:spacing w:val="-4"/>
          <w:sz w:val="26"/>
          <w:szCs w:val="26"/>
        </w:rPr>
        <w:t>the Bank issued unsecured Senior Debentures (Green Bond) of USD 60 million</w:t>
      </w:r>
      <w:r w:rsidRPr="00236497">
        <w:rPr>
          <w:rFonts w:ascii="CordiaUPC" w:hAnsi="CordiaUPC" w:cs="CordiaUPC" w:hint="cs"/>
          <w:color w:val="000000"/>
          <w:spacing w:val="-4"/>
          <w:sz w:val="26"/>
          <w:szCs w:val="26"/>
          <w:lang w:bidi="th-TH"/>
        </w:rPr>
        <w:t>,</w:t>
      </w:r>
      <w:r w:rsidRPr="00236497">
        <w:rPr>
          <w:rFonts w:ascii="CordiaUPC" w:hAnsi="CordiaUPC" w:cs="CordiaUPC" w:hint="cs"/>
          <w:color w:val="000000"/>
          <w:sz w:val="26"/>
          <w:szCs w:val="26"/>
        </w:rPr>
        <w:t xml:space="preserve"> with a 7-year maturity and carrying a floating interest rate of 6M Libor +</w:t>
      </w:r>
      <w:r w:rsidRPr="00236497">
        <w:rPr>
          <w:rFonts w:ascii="CordiaUPC" w:hAnsi="CordiaUPC" w:cs="CordiaUPC" w:hint="cs"/>
          <w:color w:val="0000FF"/>
          <w:sz w:val="26"/>
          <w:szCs w:val="26"/>
          <w:lang w:val="en-US" w:bidi="th-TH"/>
        </w:rPr>
        <w:t xml:space="preserve"> </w:t>
      </w:r>
      <w:r w:rsidRPr="00236497">
        <w:rPr>
          <w:rFonts w:ascii="CordiaUPC" w:hAnsi="CordiaUPC" w:cs="CordiaUPC" w:hint="cs"/>
          <w:color w:val="000000"/>
          <w:sz w:val="26"/>
          <w:szCs w:val="26"/>
          <w:lang w:val="en-US" w:bidi="th-TH"/>
        </w:rPr>
        <w:t>1.05%</w:t>
      </w:r>
      <w:r w:rsidRPr="00236497">
        <w:rPr>
          <w:rFonts w:ascii="CordiaUPC" w:hAnsi="CordiaUPC" w:cs="CordiaUPC" w:hint="cs"/>
          <w:color w:val="000000"/>
          <w:sz w:val="26"/>
          <w:szCs w:val="26"/>
        </w:rPr>
        <w:t xml:space="preserve"> per annum, payable</w:t>
      </w:r>
      <w:r w:rsidRPr="00236497">
        <w:rPr>
          <w:rFonts w:ascii="CordiaUPC" w:hAnsi="CordiaUPC" w:cs="CordiaUPC" w:hint="cs"/>
          <w:color w:val="000000"/>
          <w:sz w:val="26"/>
          <w:szCs w:val="26"/>
          <w:lang w:bidi="th-TH"/>
        </w:rPr>
        <w:t xml:space="preserve"> </w:t>
      </w:r>
      <w:r w:rsidRPr="00236497">
        <w:rPr>
          <w:rFonts w:ascii="CordiaUPC" w:hAnsi="CordiaUPC" w:cs="CordiaUPC" w:hint="cs"/>
          <w:color w:val="000000"/>
          <w:sz w:val="26"/>
          <w:szCs w:val="26"/>
          <w:lang w:val="en-US" w:bidi="th-TH"/>
        </w:rPr>
        <w:t>semi-annually</w:t>
      </w:r>
      <w:r w:rsidRPr="00236497">
        <w:rPr>
          <w:rFonts w:ascii="CordiaUPC" w:hAnsi="CordiaUPC" w:cs="CordiaUPC" w:hint="cs"/>
          <w:color w:val="000000"/>
          <w:sz w:val="26"/>
          <w:szCs w:val="26"/>
        </w:rPr>
        <w:t xml:space="preserve"> in June and December of every year. The proceeds from Green Bond issuance will be used to finance the loan to private sector on its investment in sustainable environment. </w:t>
      </w:r>
    </w:p>
    <w:p w14:paraId="45342B67" w14:textId="77777777" w:rsidR="008676FD" w:rsidRPr="00236497" w:rsidRDefault="008676FD" w:rsidP="008676FD">
      <w:pPr>
        <w:spacing w:line="240" w:lineRule="exact"/>
        <w:ind w:left="1267" w:hanging="720"/>
        <w:jc w:val="both"/>
        <w:rPr>
          <w:rFonts w:ascii="CordiaUPC" w:hAnsi="CordiaUPC" w:cs="CordiaUPC"/>
          <w:b/>
          <w:bCs/>
          <w:color w:val="000000"/>
          <w:sz w:val="26"/>
          <w:szCs w:val="26"/>
          <w:lang w:bidi="th-TH"/>
        </w:rPr>
      </w:pPr>
    </w:p>
    <w:p w14:paraId="7D71F18B" w14:textId="77777777" w:rsidR="008676FD" w:rsidRPr="00236497" w:rsidRDefault="008676FD" w:rsidP="008676FD">
      <w:pPr>
        <w:spacing w:line="240" w:lineRule="exact"/>
        <w:ind w:left="1260" w:hanging="720"/>
        <w:jc w:val="both"/>
        <w:rPr>
          <w:rFonts w:ascii="CordiaUPC" w:hAnsi="CordiaUPC" w:cs="CordiaUPC"/>
          <w:color w:val="000000"/>
          <w:sz w:val="26"/>
          <w:szCs w:val="26"/>
        </w:rPr>
      </w:pPr>
      <w:r w:rsidRPr="00236497">
        <w:rPr>
          <w:rFonts w:ascii="CordiaUPC" w:hAnsi="CordiaUPC" w:cs="CordiaUPC" w:hint="cs"/>
          <w:color w:val="000000"/>
          <w:sz w:val="26"/>
          <w:szCs w:val="26"/>
        </w:rPr>
        <w:t>2</w:t>
      </w:r>
      <w:r w:rsidRPr="00236497">
        <w:rPr>
          <w:rFonts w:ascii="CordiaUPC" w:hAnsi="CordiaUPC" w:cs="CordiaUPC"/>
          <w:color w:val="000000"/>
          <w:sz w:val="26"/>
          <w:szCs w:val="26"/>
        </w:rPr>
        <w:t>3</w:t>
      </w:r>
      <w:r w:rsidRPr="00236497">
        <w:rPr>
          <w:rFonts w:ascii="CordiaUPC" w:hAnsi="CordiaUPC" w:cs="CordiaUPC" w:hint="cs"/>
          <w:color w:val="000000"/>
          <w:sz w:val="26"/>
          <w:szCs w:val="26"/>
        </w:rPr>
        <w:t>.2.3</w:t>
      </w:r>
      <w:r w:rsidRPr="00236497">
        <w:rPr>
          <w:rFonts w:ascii="CordiaUPC" w:hAnsi="CordiaUPC" w:cs="CordiaUPC" w:hint="cs"/>
          <w:color w:val="000000"/>
          <w:sz w:val="26"/>
          <w:szCs w:val="26"/>
        </w:rPr>
        <w:tab/>
        <w:t xml:space="preserve">On 17 December 2018, </w:t>
      </w:r>
      <w:r w:rsidRPr="00236497">
        <w:rPr>
          <w:rFonts w:ascii="CordiaUPC" w:hAnsi="CordiaUPC" w:cs="CordiaUPC" w:hint="cs"/>
          <w:color w:val="000000"/>
          <w:spacing w:val="-4"/>
          <w:sz w:val="26"/>
          <w:szCs w:val="26"/>
        </w:rPr>
        <w:t>the Bank issued unsecured Senior Debentures (SME Bond) of USD 90 million</w:t>
      </w:r>
      <w:r w:rsidRPr="00236497">
        <w:rPr>
          <w:rFonts w:ascii="CordiaUPC" w:hAnsi="CordiaUPC" w:cs="CordiaUPC" w:hint="cs"/>
          <w:color w:val="000000"/>
          <w:spacing w:val="-4"/>
          <w:sz w:val="26"/>
          <w:szCs w:val="26"/>
          <w:lang w:bidi="th-TH"/>
        </w:rPr>
        <w:t>,</w:t>
      </w:r>
      <w:r w:rsidRPr="00236497">
        <w:rPr>
          <w:rFonts w:ascii="CordiaUPC" w:hAnsi="CordiaUPC" w:cs="CordiaUPC" w:hint="cs"/>
          <w:color w:val="000000"/>
          <w:sz w:val="26"/>
          <w:szCs w:val="26"/>
        </w:rPr>
        <w:t xml:space="preserve"> with a 7-year maturity and carrying a floating interest rate of 6M Libor +</w:t>
      </w:r>
      <w:r w:rsidRPr="00236497">
        <w:rPr>
          <w:rFonts w:ascii="CordiaUPC" w:hAnsi="CordiaUPC" w:cs="CordiaUPC" w:hint="cs"/>
          <w:color w:val="000000"/>
          <w:sz w:val="26"/>
          <w:szCs w:val="26"/>
          <w:cs/>
          <w:lang w:bidi="th-TH"/>
        </w:rPr>
        <w:t xml:space="preserve"> </w:t>
      </w:r>
      <w:r w:rsidRPr="00236497">
        <w:rPr>
          <w:rFonts w:ascii="CordiaUPC" w:hAnsi="CordiaUPC" w:cs="CordiaUPC" w:hint="cs"/>
          <w:color w:val="000000"/>
          <w:sz w:val="26"/>
          <w:szCs w:val="26"/>
          <w:lang w:val="en-US" w:bidi="th-TH"/>
        </w:rPr>
        <w:t>1.05%</w:t>
      </w:r>
      <w:r w:rsidRPr="00236497">
        <w:rPr>
          <w:rFonts w:ascii="CordiaUPC" w:hAnsi="CordiaUPC" w:cs="CordiaUPC" w:hint="cs"/>
          <w:color w:val="000000"/>
          <w:sz w:val="26"/>
          <w:szCs w:val="26"/>
        </w:rPr>
        <w:t xml:space="preserve"> per annum, payable</w:t>
      </w:r>
      <w:r w:rsidRPr="00236497">
        <w:rPr>
          <w:rFonts w:ascii="CordiaUPC" w:hAnsi="CordiaUPC" w:cs="CordiaUPC" w:hint="cs"/>
          <w:color w:val="000000"/>
          <w:sz w:val="26"/>
          <w:szCs w:val="26"/>
          <w:lang w:bidi="th-TH"/>
        </w:rPr>
        <w:t xml:space="preserve"> </w:t>
      </w:r>
      <w:r w:rsidRPr="00236497">
        <w:rPr>
          <w:rFonts w:ascii="CordiaUPC" w:hAnsi="CordiaUPC" w:cs="CordiaUPC" w:hint="cs"/>
          <w:color w:val="000000"/>
          <w:sz w:val="26"/>
          <w:szCs w:val="26"/>
          <w:lang w:val="en-US" w:bidi="th-TH"/>
        </w:rPr>
        <w:t>semi-annually</w:t>
      </w:r>
      <w:r w:rsidRPr="00236497">
        <w:rPr>
          <w:rFonts w:ascii="CordiaUPC" w:hAnsi="CordiaUPC" w:cs="CordiaUPC" w:hint="cs"/>
          <w:color w:val="000000"/>
          <w:sz w:val="26"/>
          <w:szCs w:val="26"/>
        </w:rPr>
        <w:t xml:space="preserve"> in June and December of every year. The proceeds from SME Bond issuance will be used to support small and medium sized enterprises.</w:t>
      </w:r>
    </w:p>
    <w:p w14:paraId="174C6D9D" w14:textId="77777777" w:rsidR="008676FD" w:rsidRPr="00236497" w:rsidRDefault="008676FD" w:rsidP="008676FD">
      <w:pPr>
        <w:spacing w:line="240" w:lineRule="exact"/>
        <w:ind w:left="1267" w:hanging="720"/>
        <w:jc w:val="both"/>
        <w:rPr>
          <w:rFonts w:ascii="CordiaUPC" w:hAnsi="CordiaUPC" w:cs="CordiaUPC"/>
          <w:b/>
          <w:bCs/>
          <w:color w:val="000000"/>
          <w:sz w:val="26"/>
          <w:szCs w:val="26"/>
          <w:lang w:val="en-US" w:bidi="th-TH"/>
        </w:rPr>
      </w:pPr>
    </w:p>
    <w:p w14:paraId="6A15ED49" w14:textId="77777777" w:rsidR="008676FD" w:rsidRPr="00236497" w:rsidRDefault="008676FD" w:rsidP="008676FD">
      <w:pPr>
        <w:spacing w:line="240" w:lineRule="exact"/>
        <w:ind w:left="1260" w:hanging="720"/>
        <w:jc w:val="both"/>
        <w:rPr>
          <w:rFonts w:ascii="CordiaUPC" w:hAnsi="CordiaUPC" w:cs="CordiaUPC"/>
          <w:sz w:val="26"/>
          <w:szCs w:val="26"/>
          <w:lang w:bidi="th-TH"/>
        </w:rPr>
      </w:pPr>
      <w:r w:rsidRPr="00236497">
        <w:rPr>
          <w:rFonts w:ascii="CordiaUPC" w:hAnsi="CordiaUPC" w:cs="CordiaUPC" w:hint="cs"/>
          <w:sz w:val="26"/>
          <w:szCs w:val="26"/>
        </w:rPr>
        <w:t>2</w:t>
      </w:r>
      <w:r w:rsidRPr="00236497">
        <w:rPr>
          <w:rFonts w:ascii="CordiaUPC" w:hAnsi="CordiaUPC" w:cs="CordiaUPC"/>
          <w:sz w:val="26"/>
          <w:szCs w:val="26"/>
        </w:rPr>
        <w:t>3</w:t>
      </w:r>
      <w:r w:rsidRPr="00236497">
        <w:rPr>
          <w:rFonts w:ascii="CordiaUPC" w:hAnsi="CordiaUPC" w:cs="CordiaUPC" w:hint="cs"/>
          <w:sz w:val="26"/>
          <w:szCs w:val="26"/>
          <w:cs/>
          <w:lang w:bidi="th-TH"/>
        </w:rPr>
        <w:t>.</w:t>
      </w:r>
      <w:r w:rsidRPr="00236497">
        <w:rPr>
          <w:rFonts w:ascii="CordiaUPC" w:hAnsi="CordiaUPC" w:cs="CordiaUPC" w:hint="cs"/>
          <w:sz w:val="26"/>
          <w:szCs w:val="26"/>
        </w:rPr>
        <w:t>2</w:t>
      </w:r>
      <w:r w:rsidRPr="00236497">
        <w:rPr>
          <w:rFonts w:ascii="CordiaUPC" w:hAnsi="CordiaUPC" w:cs="CordiaUPC" w:hint="cs"/>
          <w:sz w:val="26"/>
          <w:szCs w:val="26"/>
          <w:cs/>
          <w:lang w:bidi="th-TH"/>
        </w:rPr>
        <w:t>.</w:t>
      </w:r>
      <w:r w:rsidRPr="00236497">
        <w:rPr>
          <w:rFonts w:ascii="CordiaUPC" w:hAnsi="CordiaUPC" w:cs="CordiaUPC" w:hint="cs"/>
          <w:sz w:val="26"/>
          <w:szCs w:val="26"/>
        </w:rPr>
        <w:t>4</w:t>
      </w:r>
      <w:r w:rsidRPr="00236497">
        <w:rPr>
          <w:rFonts w:ascii="CordiaUPC" w:hAnsi="CordiaUPC" w:cs="CordiaUPC" w:hint="cs"/>
          <w:sz w:val="26"/>
          <w:szCs w:val="26"/>
        </w:rPr>
        <w:tab/>
        <w:t xml:space="preserve">During 11 </w:t>
      </w:r>
      <w:r w:rsidRPr="00236497">
        <w:rPr>
          <w:rFonts w:ascii="CordiaUPC" w:hAnsi="CordiaUPC" w:cs="CordiaUPC" w:hint="cs"/>
          <w:sz w:val="26"/>
          <w:szCs w:val="26"/>
          <w:cs/>
          <w:lang w:bidi="th-TH"/>
        </w:rPr>
        <w:t xml:space="preserve">- </w:t>
      </w:r>
      <w:r w:rsidRPr="00236497">
        <w:rPr>
          <w:rFonts w:ascii="CordiaUPC" w:hAnsi="CordiaUPC" w:cs="CordiaUPC" w:hint="cs"/>
          <w:sz w:val="26"/>
          <w:szCs w:val="26"/>
        </w:rPr>
        <w:t>13</w:t>
      </w:r>
      <w:r w:rsidRPr="00236497">
        <w:rPr>
          <w:rFonts w:ascii="CordiaUPC" w:hAnsi="CordiaUPC" w:cs="CordiaUPC" w:hint="cs"/>
          <w:sz w:val="26"/>
          <w:szCs w:val="26"/>
          <w:cs/>
          <w:lang w:bidi="th-TH"/>
        </w:rPr>
        <w:t xml:space="preserve"> </w:t>
      </w:r>
      <w:r w:rsidRPr="00236497">
        <w:rPr>
          <w:rFonts w:ascii="CordiaUPC" w:hAnsi="CordiaUPC" w:cs="CordiaUPC" w:hint="cs"/>
          <w:sz w:val="26"/>
          <w:szCs w:val="26"/>
        </w:rPr>
        <w:t xml:space="preserve">November 2019, </w:t>
      </w:r>
      <w:r w:rsidRPr="00236497">
        <w:rPr>
          <w:rFonts w:ascii="CordiaUPC" w:hAnsi="CordiaUPC" w:cs="CordiaUPC" w:hint="cs"/>
          <w:spacing w:val="-4"/>
          <w:sz w:val="26"/>
          <w:szCs w:val="26"/>
        </w:rPr>
        <w:t>the Bank</w:t>
      </w:r>
      <w:r w:rsidRPr="00236497">
        <w:rPr>
          <w:rFonts w:ascii="CordiaUPC" w:hAnsi="CordiaUPC" w:cs="CordiaUPC" w:hint="cs"/>
          <w:sz w:val="26"/>
          <w:szCs w:val="26"/>
          <w:cs/>
          <w:lang w:bidi="th-TH"/>
        </w:rPr>
        <w:t xml:space="preserve"> </w:t>
      </w:r>
      <w:r w:rsidRPr="00236497">
        <w:rPr>
          <w:rFonts w:ascii="CordiaUPC" w:hAnsi="CordiaUPC" w:cs="CordiaUPC" w:hint="cs"/>
          <w:spacing w:val="-4"/>
          <w:sz w:val="26"/>
          <w:szCs w:val="26"/>
        </w:rPr>
        <w:t>issued unsecured Senior Debentures</w:t>
      </w:r>
      <w:r w:rsidRPr="00236497">
        <w:rPr>
          <w:rFonts w:ascii="CordiaUPC" w:hAnsi="CordiaUPC" w:cs="CordiaUPC" w:hint="cs"/>
          <w:spacing w:val="-4"/>
          <w:sz w:val="26"/>
          <w:szCs w:val="26"/>
          <w:lang w:bidi="th-TH"/>
        </w:rPr>
        <w:t xml:space="preserve"> </w:t>
      </w:r>
      <w:r w:rsidRPr="00236497">
        <w:rPr>
          <w:rFonts w:ascii="CordiaUPC" w:hAnsi="CordiaUPC" w:cs="CordiaUPC" w:hint="cs"/>
          <w:spacing w:val="-4"/>
          <w:sz w:val="26"/>
          <w:szCs w:val="26"/>
          <w:cs/>
          <w:lang w:bidi="th-TH"/>
        </w:rPr>
        <w:t>(</w:t>
      </w:r>
      <w:r w:rsidRPr="00236497">
        <w:rPr>
          <w:rFonts w:ascii="CordiaUPC" w:hAnsi="CordiaUPC" w:cs="CordiaUPC" w:hint="cs"/>
          <w:spacing w:val="-4"/>
          <w:sz w:val="26"/>
          <w:szCs w:val="26"/>
          <w:lang w:bidi="th-TH"/>
        </w:rPr>
        <w:t xml:space="preserve">Euro </w:t>
      </w:r>
      <w:r w:rsidRPr="00236497">
        <w:rPr>
          <w:rFonts w:ascii="CordiaUPC" w:hAnsi="CordiaUPC" w:cs="CordiaUPC" w:hint="cs"/>
          <w:spacing w:val="-4"/>
          <w:sz w:val="26"/>
          <w:szCs w:val="26"/>
        </w:rPr>
        <w:t>Bond</w:t>
      </w:r>
      <w:r w:rsidRPr="00236497">
        <w:rPr>
          <w:rFonts w:ascii="CordiaUPC" w:hAnsi="CordiaUPC" w:cs="CordiaUPC" w:hint="cs"/>
          <w:spacing w:val="-4"/>
          <w:sz w:val="26"/>
          <w:szCs w:val="26"/>
          <w:cs/>
          <w:lang w:bidi="th-TH"/>
        </w:rPr>
        <w:t xml:space="preserve">) </w:t>
      </w:r>
      <w:r w:rsidRPr="00236497">
        <w:rPr>
          <w:rFonts w:ascii="CordiaUPC" w:hAnsi="CordiaUPC" w:cs="CordiaUPC" w:hint="cs"/>
          <w:spacing w:val="-4"/>
          <w:sz w:val="26"/>
          <w:szCs w:val="26"/>
        </w:rPr>
        <w:t>of EUR</w:t>
      </w:r>
      <w:r w:rsidRPr="00236497">
        <w:rPr>
          <w:rFonts w:ascii="CordiaUPC" w:hAnsi="CordiaUPC" w:cs="CordiaUPC" w:hint="cs"/>
          <w:spacing w:val="-4"/>
          <w:sz w:val="26"/>
          <w:szCs w:val="26"/>
          <w:cs/>
          <w:lang w:bidi="th-TH"/>
        </w:rPr>
        <w:t xml:space="preserve"> </w:t>
      </w:r>
      <w:r w:rsidRPr="00236497">
        <w:rPr>
          <w:rFonts w:ascii="CordiaUPC" w:hAnsi="CordiaUPC" w:cs="CordiaUPC" w:hint="cs"/>
          <w:spacing w:val="-4"/>
          <w:sz w:val="26"/>
          <w:szCs w:val="26"/>
        </w:rPr>
        <w:t>525 million</w:t>
      </w:r>
      <w:r w:rsidRPr="00236497">
        <w:rPr>
          <w:rFonts w:ascii="CordiaUPC" w:hAnsi="CordiaUPC" w:cs="CordiaUPC" w:hint="cs"/>
          <w:spacing w:val="-4"/>
          <w:sz w:val="26"/>
          <w:szCs w:val="26"/>
          <w:lang w:bidi="th-TH"/>
        </w:rPr>
        <w:t>,</w:t>
      </w:r>
      <w:r w:rsidRPr="00236497">
        <w:rPr>
          <w:rFonts w:ascii="CordiaUPC" w:hAnsi="CordiaUPC" w:cs="CordiaUPC" w:hint="cs"/>
          <w:sz w:val="26"/>
          <w:szCs w:val="26"/>
        </w:rPr>
        <w:t xml:space="preserve"> with 1</w:t>
      </w:r>
      <w:r w:rsidRPr="00236497">
        <w:rPr>
          <w:rFonts w:ascii="CordiaUPC" w:hAnsi="CordiaUPC" w:cs="CordiaUPC" w:hint="cs"/>
          <w:sz w:val="26"/>
          <w:szCs w:val="26"/>
          <w:cs/>
          <w:lang w:bidi="th-TH"/>
        </w:rPr>
        <w:t xml:space="preserve"> - </w:t>
      </w:r>
      <w:r w:rsidRPr="00236497">
        <w:rPr>
          <w:rFonts w:ascii="CordiaUPC" w:hAnsi="CordiaUPC" w:cs="CordiaUPC" w:hint="cs"/>
          <w:sz w:val="26"/>
          <w:szCs w:val="26"/>
          <w:lang w:val="en-US" w:bidi="th-TH"/>
        </w:rPr>
        <w:t>5</w:t>
      </w:r>
      <w:r w:rsidRPr="00236497">
        <w:rPr>
          <w:rFonts w:ascii="CordiaUPC" w:hAnsi="CordiaUPC" w:cs="CordiaUPC" w:hint="cs"/>
          <w:sz w:val="26"/>
          <w:szCs w:val="26"/>
          <w:cs/>
          <w:lang w:bidi="th-TH"/>
        </w:rPr>
        <w:t xml:space="preserve"> </w:t>
      </w:r>
      <w:r w:rsidRPr="00236497">
        <w:rPr>
          <w:rFonts w:ascii="CordiaUPC" w:hAnsi="CordiaUPC" w:cs="CordiaUPC" w:hint="cs"/>
          <w:sz w:val="26"/>
          <w:szCs w:val="26"/>
        </w:rPr>
        <w:t>years maturity and carrying a</w:t>
      </w:r>
      <w:r w:rsidRPr="00236497">
        <w:rPr>
          <w:rFonts w:ascii="CordiaUPC" w:hAnsi="CordiaUPC" w:cs="CordiaUPC" w:hint="cs"/>
          <w:sz w:val="26"/>
          <w:szCs w:val="26"/>
          <w:cs/>
          <w:lang w:bidi="th-TH"/>
        </w:rPr>
        <w:t xml:space="preserve"> </w:t>
      </w:r>
      <w:r w:rsidRPr="00236497">
        <w:rPr>
          <w:rFonts w:ascii="CordiaUPC" w:hAnsi="CordiaUPC" w:cs="CordiaUPC" w:hint="cs"/>
          <w:sz w:val="26"/>
          <w:szCs w:val="26"/>
        </w:rPr>
        <w:t>fixed interest rate of 0</w:t>
      </w:r>
      <w:r w:rsidRPr="00236497">
        <w:rPr>
          <w:rFonts w:ascii="CordiaUPC" w:hAnsi="CordiaUPC" w:cs="CordiaUPC" w:hint="cs"/>
          <w:sz w:val="26"/>
          <w:szCs w:val="26"/>
          <w:cs/>
          <w:lang w:bidi="th-TH"/>
        </w:rPr>
        <w:t>.</w:t>
      </w:r>
      <w:r w:rsidRPr="00236497">
        <w:rPr>
          <w:rFonts w:ascii="CordiaUPC" w:hAnsi="CordiaUPC" w:cs="CordiaUPC" w:hint="cs"/>
          <w:sz w:val="26"/>
          <w:szCs w:val="26"/>
        </w:rPr>
        <w:t>10</w:t>
      </w:r>
      <w:r w:rsidRPr="00236497">
        <w:rPr>
          <w:rFonts w:ascii="CordiaUPC" w:hAnsi="CordiaUPC" w:cs="CordiaUPC" w:hint="cs"/>
          <w:color w:val="000000"/>
          <w:sz w:val="26"/>
          <w:szCs w:val="26"/>
        </w:rPr>
        <w:t>%</w:t>
      </w:r>
      <w:r w:rsidRPr="00236497">
        <w:rPr>
          <w:rFonts w:ascii="CordiaUPC" w:hAnsi="CordiaUPC" w:cs="CordiaUPC" w:hint="cs"/>
          <w:sz w:val="26"/>
          <w:szCs w:val="26"/>
          <w:lang w:eastAsia="x-none"/>
        </w:rPr>
        <w:t xml:space="preserve"> - </w:t>
      </w:r>
      <w:r w:rsidRPr="00236497">
        <w:rPr>
          <w:rFonts w:ascii="CordiaUPC" w:hAnsi="CordiaUPC" w:cs="CordiaUPC" w:hint="cs"/>
          <w:sz w:val="26"/>
          <w:szCs w:val="26"/>
        </w:rPr>
        <w:t>0</w:t>
      </w:r>
      <w:r w:rsidRPr="00236497">
        <w:rPr>
          <w:rFonts w:ascii="CordiaUPC" w:hAnsi="CordiaUPC" w:cs="CordiaUPC" w:hint="cs"/>
          <w:sz w:val="26"/>
          <w:szCs w:val="26"/>
          <w:cs/>
          <w:lang w:bidi="th-TH"/>
        </w:rPr>
        <w:t>.</w:t>
      </w:r>
      <w:r w:rsidRPr="00236497">
        <w:rPr>
          <w:rFonts w:ascii="CordiaUPC" w:hAnsi="CordiaUPC" w:cs="CordiaUPC" w:hint="cs"/>
          <w:sz w:val="26"/>
          <w:szCs w:val="26"/>
        </w:rPr>
        <w:t>85</w:t>
      </w:r>
      <w:r w:rsidRPr="00236497">
        <w:rPr>
          <w:rFonts w:ascii="CordiaUPC" w:hAnsi="CordiaUPC" w:cs="CordiaUPC" w:hint="cs"/>
          <w:color w:val="000000"/>
          <w:sz w:val="26"/>
          <w:szCs w:val="26"/>
        </w:rPr>
        <w:t>%</w:t>
      </w:r>
      <w:r w:rsidRPr="00236497">
        <w:rPr>
          <w:rFonts w:ascii="CordiaUPC" w:hAnsi="CordiaUPC" w:cs="CordiaUPC" w:hint="cs"/>
          <w:sz w:val="26"/>
          <w:szCs w:val="26"/>
        </w:rPr>
        <w:t xml:space="preserve"> per annum, payable</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val="en-US" w:bidi="th-TH"/>
        </w:rPr>
        <w:t>semi</w:t>
      </w:r>
      <w:r w:rsidRPr="00236497">
        <w:rPr>
          <w:rFonts w:ascii="CordiaUPC" w:hAnsi="CordiaUPC" w:cs="CordiaUPC" w:hint="cs"/>
          <w:sz w:val="26"/>
          <w:szCs w:val="26"/>
          <w:cs/>
          <w:lang w:val="en-US" w:bidi="th-TH"/>
        </w:rPr>
        <w:t>-</w:t>
      </w:r>
      <w:r w:rsidRPr="00236497">
        <w:rPr>
          <w:rFonts w:ascii="CordiaUPC" w:hAnsi="CordiaUPC" w:cs="CordiaUPC" w:hint="cs"/>
          <w:sz w:val="26"/>
          <w:szCs w:val="26"/>
          <w:lang w:val="en-US" w:bidi="th-TH"/>
        </w:rPr>
        <w:t>annually</w:t>
      </w:r>
      <w:r w:rsidRPr="00236497">
        <w:rPr>
          <w:rFonts w:ascii="CordiaUPC" w:hAnsi="CordiaUPC" w:cs="CordiaUPC" w:hint="cs"/>
          <w:sz w:val="26"/>
          <w:szCs w:val="26"/>
        </w:rPr>
        <w:t xml:space="preserve"> in May and November of every year</w:t>
      </w:r>
      <w:r w:rsidRPr="00236497">
        <w:rPr>
          <w:rFonts w:ascii="CordiaUPC" w:hAnsi="CordiaUPC" w:cs="CordiaUPC" w:hint="cs"/>
          <w:sz w:val="26"/>
          <w:szCs w:val="26"/>
          <w:cs/>
          <w:lang w:bidi="th-TH"/>
        </w:rPr>
        <w:t>.</w:t>
      </w:r>
    </w:p>
    <w:p w14:paraId="663CEDC6" w14:textId="77777777" w:rsidR="008676FD" w:rsidRPr="00236497" w:rsidRDefault="008676FD" w:rsidP="008676FD">
      <w:pPr>
        <w:spacing w:line="240" w:lineRule="exact"/>
        <w:ind w:left="1260" w:hanging="720"/>
        <w:jc w:val="both"/>
        <w:rPr>
          <w:rFonts w:ascii="CordiaUPC" w:hAnsi="CordiaUPC" w:cs="CordiaUPC"/>
          <w:sz w:val="26"/>
          <w:szCs w:val="26"/>
          <w:lang w:bidi="th-TH"/>
        </w:rPr>
      </w:pPr>
      <w:r w:rsidRPr="00236497">
        <w:rPr>
          <w:rFonts w:ascii="CordiaUPC" w:hAnsi="CordiaUPC" w:cs="CordiaUPC"/>
          <w:sz w:val="26"/>
          <w:szCs w:val="26"/>
          <w:lang w:bidi="th-TH"/>
        </w:rPr>
        <w:tab/>
      </w:r>
    </w:p>
    <w:p w14:paraId="4A7AA01E" w14:textId="77777777" w:rsidR="008676FD" w:rsidRPr="00236497" w:rsidRDefault="008676FD" w:rsidP="008676FD">
      <w:pPr>
        <w:spacing w:line="240" w:lineRule="exact"/>
        <w:ind w:left="1260" w:hanging="720"/>
        <w:jc w:val="both"/>
        <w:rPr>
          <w:rFonts w:ascii="CordiaUPC" w:hAnsi="CordiaUPC" w:cs="CordiaUPC"/>
          <w:sz w:val="26"/>
          <w:szCs w:val="26"/>
          <w:cs/>
          <w:lang w:bidi="th-TH"/>
        </w:rPr>
      </w:pPr>
      <w:r w:rsidRPr="00236497">
        <w:rPr>
          <w:rFonts w:ascii="CordiaUPC" w:hAnsi="CordiaUPC" w:cs="CordiaUPC"/>
          <w:sz w:val="26"/>
          <w:szCs w:val="26"/>
          <w:lang w:bidi="th-TH"/>
        </w:rPr>
        <w:tab/>
      </w:r>
      <w:r w:rsidRPr="00236497">
        <w:rPr>
          <w:rFonts w:ascii="CordiaUPC" w:hAnsi="CordiaUPC" w:cs="CordiaUPC" w:hint="cs"/>
          <w:sz w:val="26"/>
          <w:szCs w:val="26"/>
        </w:rPr>
        <w:t>On 1</w:t>
      </w:r>
      <w:r w:rsidRPr="00236497">
        <w:rPr>
          <w:rFonts w:ascii="CordiaUPC" w:hAnsi="CordiaUPC" w:cs="CordiaUPC"/>
          <w:sz w:val="26"/>
          <w:szCs w:val="26"/>
        </w:rPr>
        <w:t>2</w:t>
      </w:r>
      <w:r w:rsidRPr="00236497">
        <w:rPr>
          <w:rFonts w:ascii="CordiaUPC" w:hAnsi="CordiaUPC" w:cs="CordiaUPC" w:hint="cs"/>
          <w:sz w:val="26"/>
          <w:szCs w:val="26"/>
        </w:rPr>
        <w:t xml:space="preserve"> </w:t>
      </w:r>
      <w:r w:rsidRPr="00236497">
        <w:rPr>
          <w:rFonts w:ascii="CordiaUPC" w:hAnsi="CordiaUPC" w:cs="CordiaUPC"/>
          <w:sz w:val="26"/>
          <w:szCs w:val="26"/>
        </w:rPr>
        <w:t>November</w:t>
      </w:r>
      <w:r w:rsidRPr="00236497">
        <w:rPr>
          <w:rFonts w:ascii="CordiaUPC" w:hAnsi="CordiaUPC" w:cs="CordiaUPC" w:hint="cs"/>
          <w:sz w:val="26"/>
          <w:szCs w:val="26"/>
        </w:rPr>
        <w:t xml:space="preserve"> 20</w:t>
      </w:r>
      <w:r w:rsidRPr="00236497">
        <w:rPr>
          <w:rFonts w:ascii="CordiaUPC" w:hAnsi="CordiaUPC" w:cs="CordiaUPC"/>
          <w:sz w:val="26"/>
          <w:szCs w:val="26"/>
        </w:rPr>
        <w:t>20</w:t>
      </w:r>
      <w:r w:rsidRPr="00236497">
        <w:rPr>
          <w:rFonts w:ascii="CordiaUPC" w:hAnsi="CordiaUPC" w:cs="CordiaUPC" w:hint="cs"/>
          <w:sz w:val="26"/>
          <w:szCs w:val="26"/>
        </w:rPr>
        <w:t xml:space="preserve">, </w:t>
      </w:r>
      <w:r w:rsidRPr="00236497">
        <w:rPr>
          <w:rFonts w:ascii="CordiaUPC" w:hAnsi="CordiaUPC" w:cs="CordiaUPC"/>
          <w:sz w:val="26"/>
          <w:szCs w:val="26"/>
        </w:rPr>
        <w:t xml:space="preserve">a series of </w:t>
      </w:r>
      <w:r w:rsidRPr="00236497">
        <w:rPr>
          <w:rFonts w:ascii="CordiaUPC" w:hAnsi="CordiaUPC" w:cs="CordiaUPC" w:hint="cs"/>
          <w:spacing w:val="-4"/>
          <w:sz w:val="26"/>
          <w:szCs w:val="26"/>
        </w:rPr>
        <w:t>the unsecured Senior Debentures</w:t>
      </w:r>
      <w:r w:rsidRPr="00236497">
        <w:rPr>
          <w:rFonts w:ascii="CordiaUPC" w:hAnsi="CordiaUPC" w:cs="CordiaUPC"/>
          <w:spacing w:val="-4"/>
          <w:sz w:val="26"/>
          <w:szCs w:val="26"/>
        </w:rPr>
        <w:t xml:space="preserve"> </w:t>
      </w:r>
      <w:r w:rsidRPr="00236497">
        <w:rPr>
          <w:rFonts w:ascii="CordiaUPC" w:hAnsi="CordiaUPC" w:cs="CordiaUPC" w:hint="cs"/>
          <w:spacing w:val="-4"/>
          <w:sz w:val="26"/>
          <w:szCs w:val="26"/>
          <w:cs/>
          <w:lang w:bidi="th-TH"/>
        </w:rPr>
        <w:t>(</w:t>
      </w:r>
      <w:r w:rsidRPr="00236497">
        <w:rPr>
          <w:rFonts w:ascii="CordiaUPC" w:hAnsi="CordiaUPC" w:cs="CordiaUPC" w:hint="cs"/>
          <w:spacing w:val="-4"/>
          <w:sz w:val="26"/>
          <w:szCs w:val="26"/>
          <w:lang w:bidi="th-TH"/>
        </w:rPr>
        <w:t xml:space="preserve">Euro </w:t>
      </w:r>
      <w:r w:rsidRPr="00236497">
        <w:rPr>
          <w:rFonts w:ascii="CordiaUPC" w:hAnsi="CordiaUPC" w:cs="CordiaUPC" w:hint="cs"/>
          <w:spacing w:val="-4"/>
          <w:sz w:val="26"/>
          <w:szCs w:val="26"/>
        </w:rPr>
        <w:t>Bond</w:t>
      </w:r>
      <w:r w:rsidRPr="00236497">
        <w:rPr>
          <w:rFonts w:ascii="CordiaUPC" w:hAnsi="CordiaUPC" w:cs="CordiaUPC" w:hint="cs"/>
          <w:spacing w:val="-4"/>
          <w:sz w:val="26"/>
          <w:szCs w:val="26"/>
          <w:cs/>
          <w:lang w:bidi="th-TH"/>
        </w:rPr>
        <w:t xml:space="preserve">) </w:t>
      </w:r>
      <w:r w:rsidRPr="00236497">
        <w:rPr>
          <w:rFonts w:ascii="CordiaUPC" w:hAnsi="CordiaUPC" w:cs="CordiaUPC"/>
          <w:spacing w:val="-4"/>
          <w:sz w:val="26"/>
          <w:szCs w:val="26"/>
          <w:lang w:bidi="th-TH"/>
        </w:rPr>
        <w:t xml:space="preserve">with </w:t>
      </w:r>
      <w:proofErr w:type="gramStart"/>
      <w:r w:rsidRPr="00236497">
        <w:rPr>
          <w:rFonts w:ascii="CordiaUPC" w:hAnsi="CordiaUPC" w:cs="CordiaUPC"/>
          <w:spacing w:val="-4"/>
          <w:sz w:val="26"/>
          <w:szCs w:val="26"/>
          <w:lang w:bidi="th-TH"/>
        </w:rPr>
        <w:t>1 year</w:t>
      </w:r>
      <w:proofErr w:type="gramEnd"/>
      <w:r w:rsidRPr="00236497">
        <w:rPr>
          <w:rFonts w:ascii="CordiaUPC" w:hAnsi="CordiaUPC" w:cs="CordiaUPC"/>
          <w:spacing w:val="-4"/>
          <w:sz w:val="26"/>
          <w:szCs w:val="26"/>
          <w:lang w:bidi="th-TH"/>
        </w:rPr>
        <w:t xml:space="preserve"> maturity, amounting to </w:t>
      </w:r>
      <w:r w:rsidRPr="00236497">
        <w:rPr>
          <w:rFonts w:ascii="CordiaUPC" w:hAnsi="CordiaUPC" w:cs="CordiaUPC" w:hint="cs"/>
          <w:spacing w:val="-4"/>
          <w:sz w:val="26"/>
          <w:szCs w:val="26"/>
        </w:rPr>
        <w:t>EUR</w:t>
      </w:r>
      <w:r w:rsidRPr="00236497">
        <w:rPr>
          <w:rFonts w:ascii="CordiaUPC" w:hAnsi="CordiaUPC" w:cs="CordiaUPC" w:hint="cs"/>
          <w:spacing w:val="-4"/>
          <w:sz w:val="26"/>
          <w:szCs w:val="26"/>
          <w:cs/>
          <w:lang w:bidi="th-TH"/>
        </w:rPr>
        <w:t xml:space="preserve"> </w:t>
      </w:r>
      <w:r w:rsidRPr="00236497">
        <w:rPr>
          <w:rFonts w:ascii="CordiaUPC" w:hAnsi="CordiaUPC" w:cs="CordiaUPC"/>
          <w:spacing w:val="-4"/>
          <w:sz w:val="26"/>
          <w:szCs w:val="26"/>
          <w:lang w:bidi="th-TH"/>
        </w:rPr>
        <w:t>1</w:t>
      </w:r>
      <w:r w:rsidRPr="00236497">
        <w:rPr>
          <w:rFonts w:ascii="CordiaUPC" w:hAnsi="CordiaUPC" w:cs="CordiaUPC" w:hint="cs"/>
          <w:spacing w:val="-4"/>
          <w:sz w:val="26"/>
          <w:szCs w:val="26"/>
        </w:rPr>
        <w:t>5</w:t>
      </w:r>
      <w:r w:rsidRPr="00236497">
        <w:rPr>
          <w:rFonts w:ascii="CordiaUPC" w:hAnsi="CordiaUPC" w:cs="CordiaUPC"/>
          <w:spacing w:val="-4"/>
          <w:sz w:val="26"/>
          <w:szCs w:val="26"/>
        </w:rPr>
        <w:t>0</w:t>
      </w:r>
      <w:r w:rsidRPr="00236497">
        <w:rPr>
          <w:rFonts w:ascii="CordiaUPC" w:hAnsi="CordiaUPC" w:cs="CordiaUPC" w:hint="cs"/>
          <w:spacing w:val="-4"/>
          <w:sz w:val="26"/>
          <w:szCs w:val="26"/>
        </w:rPr>
        <w:t xml:space="preserve"> million</w:t>
      </w:r>
      <w:r w:rsidRPr="00236497">
        <w:rPr>
          <w:rFonts w:ascii="CordiaUPC" w:hAnsi="CordiaUPC" w:cs="CordiaUPC"/>
          <w:spacing w:val="-4"/>
          <w:sz w:val="26"/>
          <w:szCs w:val="26"/>
          <w:lang w:bidi="th-TH"/>
        </w:rPr>
        <w:t xml:space="preserve"> was matured which has already paid. Remaining balance is EUR 375 million. </w:t>
      </w:r>
    </w:p>
    <w:p w14:paraId="5D5D7AE9" w14:textId="77777777" w:rsidR="008676FD" w:rsidRPr="00236497" w:rsidRDefault="008676FD" w:rsidP="008676FD">
      <w:pPr>
        <w:spacing w:line="240" w:lineRule="exact"/>
        <w:ind w:left="1260" w:hanging="720"/>
        <w:jc w:val="both"/>
        <w:rPr>
          <w:rFonts w:ascii="CordiaUPC" w:hAnsi="CordiaUPC" w:cs="CordiaUPC"/>
          <w:sz w:val="26"/>
          <w:szCs w:val="26"/>
          <w:lang w:bidi="th-TH"/>
        </w:rPr>
      </w:pPr>
    </w:p>
    <w:p w14:paraId="66411894" w14:textId="18C1FDB8" w:rsidR="008676FD" w:rsidRDefault="008676FD" w:rsidP="008676FD">
      <w:pPr>
        <w:spacing w:line="240" w:lineRule="exact"/>
        <w:ind w:left="1260" w:hanging="720"/>
        <w:jc w:val="thaiDistribute"/>
        <w:rPr>
          <w:rFonts w:ascii="CordiaUPC" w:hAnsi="CordiaUPC" w:cs="CordiaUPC"/>
          <w:sz w:val="26"/>
          <w:szCs w:val="26"/>
          <w:lang w:bidi="th-TH"/>
        </w:rPr>
      </w:pPr>
      <w:r w:rsidRPr="00236497">
        <w:rPr>
          <w:rFonts w:ascii="CordiaUPC" w:hAnsi="CordiaUPC" w:cs="CordiaUPC" w:hint="cs"/>
          <w:color w:val="000000"/>
          <w:spacing w:val="-4"/>
          <w:sz w:val="26"/>
          <w:szCs w:val="26"/>
          <w:lang w:val="en-US" w:bidi="th-TH"/>
        </w:rPr>
        <w:t>2</w:t>
      </w:r>
      <w:r w:rsidRPr="00236497">
        <w:rPr>
          <w:rFonts w:ascii="CordiaUPC" w:hAnsi="CordiaUPC" w:cs="CordiaUPC"/>
          <w:color w:val="000000"/>
          <w:spacing w:val="-4"/>
          <w:sz w:val="26"/>
          <w:szCs w:val="26"/>
          <w:lang w:val="en-US" w:bidi="th-TH"/>
        </w:rPr>
        <w:t>3</w:t>
      </w:r>
      <w:r w:rsidRPr="00236497">
        <w:rPr>
          <w:rFonts w:ascii="CordiaUPC" w:hAnsi="CordiaUPC" w:cs="CordiaUPC" w:hint="cs"/>
          <w:color w:val="000000"/>
          <w:spacing w:val="-4"/>
          <w:sz w:val="26"/>
          <w:szCs w:val="26"/>
          <w:lang w:val="en-US" w:bidi="th-TH"/>
        </w:rPr>
        <w:t>.2.5</w:t>
      </w:r>
      <w:r w:rsidRPr="00236497">
        <w:rPr>
          <w:rFonts w:ascii="CordiaUPC" w:hAnsi="CordiaUPC" w:cs="CordiaUPC" w:hint="cs"/>
          <w:color w:val="000000"/>
          <w:spacing w:val="-4"/>
          <w:sz w:val="26"/>
          <w:szCs w:val="26"/>
          <w:cs/>
        </w:rPr>
        <w:tab/>
      </w:r>
      <w:r w:rsidRPr="00236497">
        <w:rPr>
          <w:rFonts w:ascii="CordiaUPC" w:hAnsi="CordiaUPC" w:cs="CordiaUPC" w:hint="cs"/>
          <w:sz w:val="26"/>
          <w:szCs w:val="26"/>
        </w:rPr>
        <w:t xml:space="preserve">During 24 - 25 March 2020, </w:t>
      </w:r>
      <w:r w:rsidRPr="00236497">
        <w:rPr>
          <w:rFonts w:ascii="CordiaUPC" w:hAnsi="CordiaUPC" w:cs="CordiaUPC" w:hint="cs"/>
          <w:spacing w:val="-4"/>
          <w:sz w:val="26"/>
          <w:szCs w:val="26"/>
        </w:rPr>
        <w:t>the Bank</w:t>
      </w:r>
      <w:r w:rsidRPr="00236497">
        <w:rPr>
          <w:rFonts w:ascii="CordiaUPC" w:hAnsi="CordiaUPC" w:cs="CordiaUPC" w:hint="cs"/>
          <w:sz w:val="26"/>
          <w:szCs w:val="26"/>
          <w:lang w:bidi="th-TH"/>
        </w:rPr>
        <w:t xml:space="preserve"> </w:t>
      </w:r>
      <w:r w:rsidRPr="00236497">
        <w:rPr>
          <w:rFonts w:ascii="CordiaUPC" w:hAnsi="CordiaUPC" w:cs="CordiaUPC" w:hint="cs"/>
          <w:spacing w:val="-4"/>
          <w:sz w:val="26"/>
          <w:szCs w:val="26"/>
        </w:rPr>
        <w:t>issued unsecured Senior Debentures (</w:t>
      </w:r>
      <w:r w:rsidRPr="00236497">
        <w:rPr>
          <w:rFonts w:ascii="CordiaUPC" w:hAnsi="CordiaUPC" w:cs="CordiaUPC" w:hint="cs"/>
          <w:spacing w:val="-4"/>
          <w:sz w:val="26"/>
          <w:szCs w:val="26"/>
          <w:lang w:bidi="th-TH"/>
        </w:rPr>
        <w:t xml:space="preserve">Euro </w:t>
      </w:r>
      <w:r w:rsidRPr="00236497">
        <w:rPr>
          <w:rFonts w:ascii="CordiaUPC" w:hAnsi="CordiaUPC" w:cs="CordiaUPC" w:hint="cs"/>
          <w:spacing w:val="-4"/>
          <w:sz w:val="26"/>
          <w:szCs w:val="26"/>
        </w:rPr>
        <w:t>Bond</w:t>
      </w:r>
      <w:r w:rsidRPr="00236497">
        <w:rPr>
          <w:rFonts w:ascii="CordiaUPC" w:hAnsi="CordiaUPC" w:cs="CordiaUPC" w:hint="cs"/>
          <w:spacing w:val="-4"/>
          <w:sz w:val="26"/>
          <w:szCs w:val="26"/>
          <w:cs/>
          <w:lang w:bidi="th-TH"/>
        </w:rPr>
        <w:t>)</w:t>
      </w:r>
      <w:r w:rsidRPr="00236497">
        <w:rPr>
          <w:rFonts w:ascii="CordiaUPC" w:hAnsi="CordiaUPC" w:cs="CordiaUPC" w:hint="cs"/>
          <w:spacing w:val="-4"/>
          <w:sz w:val="26"/>
          <w:szCs w:val="26"/>
          <w:lang w:bidi="th-TH"/>
        </w:rPr>
        <w:t xml:space="preserve"> </w:t>
      </w:r>
      <w:r w:rsidRPr="00236497">
        <w:rPr>
          <w:rFonts w:ascii="CordiaUPC" w:hAnsi="CordiaUPC" w:cs="CordiaUPC" w:hint="cs"/>
          <w:spacing w:val="-4"/>
          <w:sz w:val="26"/>
          <w:szCs w:val="26"/>
        </w:rPr>
        <w:t>of EUR 420 million</w:t>
      </w:r>
      <w:r w:rsidRPr="00236497">
        <w:rPr>
          <w:rFonts w:ascii="CordiaUPC" w:hAnsi="CordiaUPC" w:cs="CordiaUPC" w:hint="cs"/>
          <w:spacing w:val="-4"/>
          <w:sz w:val="26"/>
          <w:szCs w:val="26"/>
          <w:lang w:bidi="th-TH"/>
        </w:rPr>
        <w:t>,</w:t>
      </w:r>
      <w:r w:rsidRPr="00236497">
        <w:rPr>
          <w:rFonts w:ascii="CordiaUPC" w:hAnsi="CordiaUPC" w:cs="CordiaUPC" w:hint="cs"/>
          <w:sz w:val="26"/>
          <w:szCs w:val="26"/>
        </w:rPr>
        <w:t xml:space="preserve"> with a 1-year maturity and carrying a fixed interest rate of 0.25</w:t>
      </w:r>
      <w:r w:rsidRPr="00236497">
        <w:rPr>
          <w:rFonts w:ascii="CordiaUPC" w:hAnsi="CordiaUPC" w:cs="CordiaUPC" w:hint="cs"/>
          <w:sz w:val="26"/>
          <w:szCs w:val="26"/>
          <w:lang w:val="en-US" w:bidi="th-TH"/>
        </w:rPr>
        <w:t>%</w:t>
      </w:r>
      <w:r w:rsidRPr="00236497">
        <w:rPr>
          <w:rFonts w:ascii="CordiaUPC" w:hAnsi="CordiaUPC" w:cs="CordiaUPC" w:hint="cs"/>
          <w:sz w:val="26"/>
          <w:szCs w:val="26"/>
        </w:rPr>
        <w:t xml:space="preserve"> per annum, payable</w:t>
      </w:r>
      <w:r w:rsidRPr="00236497">
        <w:rPr>
          <w:rFonts w:ascii="CordiaUPC" w:hAnsi="CordiaUPC" w:cs="CordiaUPC" w:hint="cs"/>
          <w:sz w:val="26"/>
          <w:szCs w:val="26"/>
          <w:cs/>
          <w:lang w:bidi="th-TH"/>
        </w:rPr>
        <w:t xml:space="preserve"> </w:t>
      </w:r>
      <w:r w:rsidRPr="00236497">
        <w:rPr>
          <w:rFonts w:ascii="CordiaUPC" w:hAnsi="CordiaUPC" w:cs="CordiaUPC" w:hint="cs"/>
          <w:sz w:val="26"/>
          <w:szCs w:val="26"/>
          <w:lang w:val="en-US" w:bidi="th-TH"/>
        </w:rPr>
        <w:t>semi</w:t>
      </w:r>
      <w:r w:rsidRPr="00236497">
        <w:rPr>
          <w:rFonts w:ascii="CordiaUPC" w:hAnsi="CordiaUPC" w:cs="CordiaUPC" w:hint="cs"/>
          <w:sz w:val="26"/>
          <w:szCs w:val="26"/>
          <w:cs/>
          <w:lang w:val="en-US" w:bidi="th-TH"/>
        </w:rPr>
        <w:t>-</w:t>
      </w:r>
      <w:r w:rsidRPr="00236497">
        <w:rPr>
          <w:rFonts w:ascii="CordiaUPC" w:hAnsi="CordiaUPC" w:cs="CordiaUPC" w:hint="cs"/>
          <w:sz w:val="26"/>
          <w:szCs w:val="26"/>
          <w:lang w:val="en-US" w:bidi="th-TH"/>
        </w:rPr>
        <w:t>annually</w:t>
      </w:r>
      <w:r w:rsidRPr="00236497">
        <w:rPr>
          <w:rFonts w:ascii="CordiaUPC" w:hAnsi="CordiaUPC" w:cs="CordiaUPC" w:hint="cs"/>
          <w:sz w:val="26"/>
          <w:szCs w:val="26"/>
        </w:rPr>
        <w:t xml:space="preserve"> in March and September of every year</w:t>
      </w:r>
      <w:r w:rsidRPr="00236497">
        <w:rPr>
          <w:rFonts w:ascii="CordiaUPC" w:hAnsi="CordiaUPC" w:cs="CordiaUPC" w:hint="cs"/>
          <w:sz w:val="26"/>
          <w:szCs w:val="26"/>
          <w:cs/>
          <w:lang w:bidi="th-TH"/>
        </w:rPr>
        <w:t>.</w:t>
      </w:r>
    </w:p>
    <w:p w14:paraId="652F27D3" w14:textId="5D17BB64" w:rsidR="001E08D6" w:rsidRDefault="001E08D6" w:rsidP="008676FD">
      <w:pPr>
        <w:spacing w:line="240" w:lineRule="exact"/>
        <w:ind w:left="1260" w:hanging="720"/>
        <w:jc w:val="thaiDistribute"/>
        <w:rPr>
          <w:rFonts w:ascii="CordiaUPC" w:hAnsi="CordiaUPC" w:cs="CordiaUPC"/>
          <w:sz w:val="26"/>
          <w:szCs w:val="26"/>
          <w:lang w:val="en-US" w:bidi="th-TH"/>
        </w:rPr>
      </w:pPr>
    </w:p>
    <w:p w14:paraId="644FCDBE" w14:textId="2F49D0D3" w:rsidR="001E08D6" w:rsidRPr="0012064F" w:rsidRDefault="001E08D6" w:rsidP="0012064F">
      <w:pPr>
        <w:spacing w:line="240" w:lineRule="exact"/>
        <w:ind w:left="1267"/>
        <w:jc w:val="both"/>
        <w:rPr>
          <w:rFonts w:ascii="CordiaUPC" w:hAnsi="CordiaUPC" w:cs="CordiaUPC"/>
          <w:sz w:val="26"/>
          <w:szCs w:val="26"/>
        </w:rPr>
      </w:pPr>
      <w:r w:rsidRPr="0012064F">
        <w:rPr>
          <w:rFonts w:ascii="CordiaUPC" w:hAnsi="CordiaUPC" w:cs="CordiaUPC"/>
          <w:sz w:val="26"/>
          <w:szCs w:val="26"/>
        </w:rPr>
        <w:t>The debentures were matured on 24 – 25 March 2021, which has already fully paid with the total amount of EUR 420 million.</w:t>
      </w:r>
    </w:p>
    <w:p w14:paraId="639051B3" w14:textId="77777777" w:rsidR="008676FD" w:rsidRDefault="008676FD" w:rsidP="0012064F">
      <w:pPr>
        <w:spacing w:line="240" w:lineRule="exact"/>
        <w:jc w:val="thaiDistribute"/>
        <w:rPr>
          <w:rFonts w:ascii="CordiaUPC" w:hAnsi="CordiaUPC" w:cs="CordiaUPC"/>
          <w:sz w:val="26"/>
          <w:szCs w:val="26"/>
        </w:rPr>
      </w:pPr>
    </w:p>
    <w:p w14:paraId="0B4EDE3F" w14:textId="23857B7E" w:rsidR="00D5046D" w:rsidRPr="00554EC3" w:rsidRDefault="00944F5A" w:rsidP="00EC2FD7">
      <w:pPr>
        <w:spacing w:line="22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9431BA">
        <w:rPr>
          <w:rFonts w:ascii="CordiaUPC" w:hAnsi="CordiaUPC" w:cs="CordiaUPC"/>
          <w:b/>
          <w:bCs/>
          <w:sz w:val="26"/>
          <w:szCs w:val="26"/>
          <w:lang w:bidi="th-TH"/>
        </w:rPr>
        <w:t>3</w:t>
      </w:r>
      <w:r w:rsidR="00D5046D" w:rsidRPr="00554EC3">
        <w:rPr>
          <w:rFonts w:ascii="CordiaUPC" w:hAnsi="CordiaUPC" w:cs="CordiaUPC" w:hint="cs"/>
          <w:b/>
          <w:bCs/>
          <w:sz w:val="26"/>
          <w:szCs w:val="26"/>
          <w:lang w:bidi="th-TH"/>
        </w:rPr>
        <w:t>.</w:t>
      </w:r>
      <w:r w:rsidR="007F7B81" w:rsidRPr="00554EC3">
        <w:rPr>
          <w:rFonts w:ascii="CordiaUPC" w:hAnsi="CordiaUPC" w:cs="CordiaUPC" w:hint="cs"/>
          <w:b/>
          <w:bCs/>
          <w:sz w:val="26"/>
          <w:szCs w:val="26"/>
          <w:lang w:bidi="th-TH"/>
        </w:rPr>
        <w:t>3</w:t>
      </w:r>
      <w:r w:rsidR="00D5046D" w:rsidRPr="00554EC3">
        <w:rPr>
          <w:rFonts w:ascii="CordiaUPC" w:hAnsi="CordiaUPC" w:cs="CordiaUPC" w:hint="cs"/>
          <w:b/>
          <w:bCs/>
          <w:sz w:val="26"/>
          <w:szCs w:val="26"/>
          <w:lang w:bidi="th-TH"/>
        </w:rPr>
        <w:tab/>
        <w:t xml:space="preserve">Other </w:t>
      </w:r>
      <w:r w:rsidR="00F42079" w:rsidRPr="00554EC3">
        <w:rPr>
          <w:rFonts w:ascii="CordiaUPC" w:hAnsi="CordiaUPC" w:cs="CordiaUPC" w:hint="cs"/>
          <w:b/>
          <w:bCs/>
          <w:sz w:val="26"/>
          <w:szCs w:val="26"/>
          <w:lang w:bidi="th-TH"/>
        </w:rPr>
        <w:t>b</w:t>
      </w:r>
      <w:r w:rsidR="00D5046D" w:rsidRPr="00554EC3">
        <w:rPr>
          <w:rFonts w:ascii="CordiaUPC" w:hAnsi="CordiaUPC" w:cs="CordiaUPC" w:hint="cs"/>
          <w:b/>
          <w:bCs/>
          <w:sz w:val="26"/>
          <w:szCs w:val="26"/>
          <w:lang w:bidi="th-TH"/>
        </w:rPr>
        <w:t>orrowings</w:t>
      </w:r>
    </w:p>
    <w:p w14:paraId="6BB0C018" w14:textId="77777777" w:rsidR="00D5046D" w:rsidRPr="00554EC3" w:rsidRDefault="00D5046D" w:rsidP="00EC2FD7">
      <w:pPr>
        <w:tabs>
          <w:tab w:val="left" w:pos="720"/>
        </w:tabs>
        <w:spacing w:line="220" w:lineRule="exact"/>
        <w:ind w:left="720" w:hanging="720"/>
        <w:jc w:val="both"/>
        <w:rPr>
          <w:rFonts w:ascii="CordiaUPC" w:hAnsi="CordiaUPC" w:cs="CordiaUPC"/>
          <w:sz w:val="26"/>
          <w:szCs w:val="26"/>
          <w:lang w:bidi="th-TH"/>
        </w:rPr>
      </w:pPr>
    </w:p>
    <w:p w14:paraId="76C6552C" w14:textId="59F30AFA" w:rsidR="00D5046D" w:rsidRPr="00554EC3" w:rsidRDefault="00D5046D" w:rsidP="00EC2FD7">
      <w:pPr>
        <w:spacing w:line="220" w:lineRule="exact"/>
        <w:ind w:left="540"/>
        <w:jc w:val="both"/>
        <w:rPr>
          <w:rFonts w:ascii="CordiaUPC" w:hAnsi="CordiaUPC" w:cs="CordiaUPC"/>
          <w:spacing w:val="-4"/>
          <w:sz w:val="26"/>
          <w:szCs w:val="26"/>
        </w:rPr>
      </w:pPr>
      <w:r w:rsidRPr="00554EC3">
        <w:rPr>
          <w:rFonts w:ascii="CordiaUPC" w:hAnsi="CordiaUPC" w:cs="CordiaUPC" w:hint="cs"/>
          <w:spacing w:val="-4"/>
          <w:sz w:val="26"/>
          <w:szCs w:val="26"/>
        </w:rPr>
        <w:t xml:space="preserve">Borrowings with specific uses (other borrowings) as at </w:t>
      </w:r>
      <w:r w:rsidR="00DF6FB9">
        <w:rPr>
          <w:rFonts w:ascii="CordiaUPC" w:hAnsi="CordiaUPC" w:cs="CordiaUPC"/>
          <w:color w:val="000000"/>
          <w:sz w:val="24"/>
          <w:szCs w:val="24"/>
          <w:lang w:val="en-US" w:eastAsia="en-GB" w:bidi="th-TH"/>
        </w:rPr>
        <w:t xml:space="preserve">30 June </w:t>
      </w:r>
      <w:r w:rsidR="00DF6FB9" w:rsidRPr="00554EC3">
        <w:rPr>
          <w:rFonts w:ascii="CordiaUPC" w:hAnsi="CordiaUPC" w:cs="CordiaUPC" w:hint="cs"/>
          <w:color w:val="000000"/>
          <w:sz w:val="24"/>
          <w:szCs w:val="24"/>
          <w:lang w:val="en-US" w:eastAsia="en-GB" w:bidi="th-TH"/>
        </w:rPr>
        <w:t>202</w:t>
      </w:r>
      <w:r w:rsidR="00DF6FB9">
        <w:rPr>
          <w:rFonts w:ascii="CordiaUPC" w:hAnsi="CordiaUPC" w:cs="CordiaUPC"/>
          <w:color w:val="000000"/>
          <w:sz w:val="24"/>
          <w:szCs w:val="24"/>
          <w:lang w:val="en-US" w:eastAsia="en-GB" w:bidi="th-TH"/>
        </w:rPr>
        <w:t>1</w:t>
      </w:r>
      <w:r w:rsidR="00DF6FB9" w:rsidRPr="00DF6FB9">
        <w:rPr>
          <w:rFonts w:ascii="CordiaUPC" w:hAnsi="CordiaUPC" w:cs="CordiaUPC" w:hint="cs"/>
          <w:color w:val="000000"/>
          <w:sz w:val="26"/>
          <w:szCs w:val="26"/>
          <w:lang w:val="en-US" w:eastAsia="en-GB" w:bidi="th-TH"/>
        </w:rPr>
        <w:t xml:space="preserve"> </w:t>
      </w:r>
      <w:r w:rsidR="00DF6FB9" w:rsidRPr="00554EC3">
        <w:rPr>
          <w:rFonts w:ascii="CordiaUPC" w:hAnsi="CordiaUPC" w:cs="CordiaUPC" w:hint="cs"/>
          <w:color w:val="000000"/>
          <w:sz w:val="26"/>
          <w:szCs w:val="26"/>
          <w:lang w:val="en-US" w:eastAsia="en-GB" w:bidi="th-TH"/>
        </w:rPr>
        <w:t xml:space="preserve">and </w:t>
      </w:r>
      <w:r w:rsidR="00293A38" w:rsidRPr="00554EC3">
        <w:rPr>
          <w:rFonts w:ascii="CordiaUPC" w:hAnsi="CordiaUPC" w:cs="CordiaUPC" w:hint="cs"/>
          <w:color w:val="000000"/>
          <w:sz w:val="26"/>
          <w:szCs w:val="26"/>
          <w:lang w:val="en-US" w:eastAsia="en-GB" w:bidi="th-TH"/>
        </w:rPr>
        <w:t xml:space="preserve">31 December </w:t>
      </w:r>
      <w:r w:rsidR="000B4733" w:rsidRPr="00554EC3">
        <w:rPr>
          <w:rFonts w:ascii="CordiaUPC" w:hAnsi="CordiaUPC" w:cs="CordiaUPC" w:hint="cs"/>
          <w:color w:val="000000"/>
          <w:sz w:val="26"/>
          <w:szCs w:val="26"/>
          <w:lang w:val="en-US" w:eastAsia="en-GB" w:bidi="th-TH"/>
        </w:rPr>
        <w:t xml:space="preserve">2020 </w:t>
      </w:r>
      <w:r w:rsidR="00CB0DCA" w:rsidRPr="00554EC3">
        <w:rPr>
          <w:rFonts w:ascii="CordiaUPC" w:hAnsi="CordiaUPC" w:cs="CordiaUPC" w:hint="cs"/>
          <w:spacing w:val="-4"/>
          <w:sz w:val="26"/>
          <w:szCs w:val="26"/>
        </w:rPr>
        <w:t>we</w:t>
      </w:r>
      <w:r w:rsidRPr="00554EC3">
        <w:rPr>
          <w:rFonts w:ascii="CordiaUPC" w:hAnsi="CordiaUPC" w:cs="CordiaUPC" w:hint="cs"/>
          <w:spacing w:val="-4"/>
          <w:sz w:val="26"/>
          <w:szCs w:val="26"/>
        </w:rPr>
        <w:t>re as follows:</w:t>
      </w:r>
    </w:p>
    <w:p w14:paraId="31BE6DF3" w14:textId="77777777" w:rsidR="00F53AB2" w:rsidRPr="00554EC3" w:rsidRDefault="00F53AB2" w:rsidP="00EC2FD7">
      <w:pPr>
        <w:spacing w:line="220" w:lineRule="exact"/>
        <w:ind w:left="540"/>
        <w:jc w:val="both"/>
        <w:rPr>
          <w:rFonts w:ascii="CordiaUPC" w:hAnsi="CordiaUPC" w:cs="CordiaUPC"/>
          <w:spacing w:val="-4"/>
          <w:sz w:val="26"/>
          <w:szCs w:val="26"/>
        </w:rPr>
      </w:pPr>
    </w:p>
    <w:tbl>
      <w:tblPr>
        <w:tblW w:w="9720" w:type="dxa"/>
        <w:tblInd w:w="450" w:type="dxa"/>
        <w:tblLook w:val="04A0" w:firstRow="1" w:lastRow="0" w:firstColumn="1" w:lastColumn="0" w:noHBand="0" w:noVBand="1"/>
      </w:tblPr>
      <w:tblGrid>
        <w:gridCol w:w="2250"/>
        <w:gridCol w:w="2250"/>
        <w:gridCol w:w="1350"/>
        <w:gridCol w:w="1260"/>
        <w:gridCol w:w="1350"/>
        <w:gridCol w:w="1260"/>
      </w:tblGrid>
      <w:tr w:rsidR="00553251" w:rsidRPr="00554EC3" w14:paraId="3EA5ADBD" w14:textId="77777777" w:rsidTr="00384F06">
        <w:tc>
          <w:tcPr>
            <w:tcW w:w="2250" w:type="dxa"/>
          </w:tcPr>
          <w:p w14:paraId="718CCB95"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416AF7D5"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5220" w:type="dxa"/>
            <w:gridSpan w:val="4"/>
          </w:tcPr>
          <w:p w14:paraId="3FB28504" w14:textId="77777777" w:rsidR="00553251" w:rsidRPr="00554EC3" w:rsidRDefault="00553251" w:rsidP="00554EC3">
            <w:pPr>
              <w:spacing w:line="240" w:lineRule="exact"/>
              <w:ind w:left="-108"/>
              <w:jc w:val="center"/>
              <w:rPr>
                <w:rFonts w:ascii="CordiaUPC" w:hAnsi="CordiaUPC" w:cs="CordiaUPC"/>
                <w:b/>
                <w:bCs/>
                <w:sz w:val="24"/>
                <w:szCs w:val="24"/>
                <w:lang w:val="en-US" w:bidi="th-TH"/>
              </w:rPr>
            </w:pPr>
            <w:r w:rsidRPr="00554EC3">
              <w:rPr>
                <w:rFonts w:ascii="CordiaUPC" w:hAnsi="CordiaUPC" w:cs="CordiaUPC" w:hint="cs"/>
                <w:b/>
                <w:bCs/>
                <w:sz w:val="24"/>
                <w:szCs w:val="24"/>
                <w:lang w:val="en-US" w:bidi="th-TH"/>
              </w:rPr>
              <w:t>Consolidated and Bank only</w:t>
            </w:r>
          </w:p>
        </w:tc>
      </w:tr>
      <w:tr w:rsidR="00553251" w:rsidRPr="00554EC3" w14:paraId="6EB717BF" w14:textId="77777777" w:rsidTr="00384F06">
        <w:tc>
          <w:tcPr>
            <w:tcW w:w="2250" w:type="dxa"/>
          </w:tcPr>
          <w:p w14:paraId="750709D8"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2A1189AC"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2610" w:type="dxa"/>
            <w:gridSpan w:val="2"/>
            <w:vAlign w:val="bottom"/>
          </w:tcPr>
          <w:p w14:paraId="7DDB5C07" w14:textId="0AF0DD5E" w:rsidR="00553251" w:rsidRPr="00554EC3" w:rsidRDefault="00DF6FB9" w:rsidP="00554EC3">
            <w:pPr>
              <w:spacing w:line="240" w:lineRule="exact"/>
              <w:ind w:left="-108"/>
              <w:jc w:val="center"/>
              <w:rPr>
                <w:rFonts w:ascii="CordiaUPC" w:hAnsi="CordiaUPC" w:cs="CordiaUPC"/>
                <w:sz w:val="24"/>
                <w:szCs w:val="24"/>
                <w:lang w:val="en-US" w:bidi="th-TH"/>
              </w:rPr>
            </w:pPr>
            <w:r>
              <w:rPr>
                <w:rFonts w:ascii="CordiaUPC" w:hAnsi="CordiaUPC" w:cs="CordiaUPC"/>
                <w:color w:val="000000"/>
                <w:sz w:val="24"/>
                <w:szCs w:val="24"/>
                <w:lang w:val="en-US" w:eastAsia="en-GB" w:bidi="th-TH"/>
              </w:rPr>
              <w:t xml:space="preserve">30 June </w:t>
            </w:r>
            <w:r w:rsidR="000B4733" w:rsidRPr="00554EC3">
              <w:rPr>
                <w:rFonts w:ascii="CordiaUPC" w:hAnsi="CordiaUPC" w:cs="CordiaUPC" w:hint="cs"/>
                <w:color w:val="000000"/>
                <w:sz w:val="24"/>
                <w:szCs w:val="24"/>
                <w:lang w:val="en-US" w:eastAsia="en-GB" w:bidi="th-TH"/>
              </w:rPr>
              <w:t>202</w:t>
            </w:r>
            <w:r>
              <w:rPr>
                <w:rFonts w:ascii="CordiaUPC" w:hAnsi="CordiaUPC" w:cs="CordiaUPC"/>
                <w:color w:val="000000"/>
                <w:sz w:val="24"/>
                <w:szCs w:val="24"/>
                <w:lang w:val="en-US" w:eastAsia="en-GB" w:bidi="th-TH"/>
              </w:rPr>
              <w:t>1</w:t>
            </w:r>
          </w:p>
        </w:tc>
        <w:tc>
          <w:tcPr>
            <w:tcW w:w="2610" w:type="dxa"/>
            <w:gridSpan w:val="2"/>
            <w:vAlign w:val="bottom"/>
          </w:tcPr>
          <w:p w14:paraId="636682DC" w14:textId="636E302F" w:rsidR="00553251" w:rsidRPr="00554EC3" w:rsidRDefault="00DF6FB9"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color w:val="000000"/>
                <w:sz w:val="26"/>
                <w:szCs w:val="26"/>
                <w:lang w:val="en-US" w:eastAsia="en-GB" w:bidi="th-TH"/>
              </w:rPr>
              <w:t>31 December 2020</w:t>
            </w:r>
          </w:p>
        </w:tc>
      </w:tr>
      <w:tr w:rsidR="00553251" w:rsidRPr="00554EC3" w14:paraId="7B49D9EE" w14:textId="77777777" w:rsidTr="00384F06">
        <w:tc>
          <w:tcPr>
            <w:tcW w:w="2250" w:type="dxa"/>
          </w:tcPr>
          <w:p w14:paraId="0116F4D3"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68BAEEA2"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vAlign w:val="bottom"/>
          </w:tcPr>
          <w:p w14:paraId="6661AE98"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Outstanding</w:t>
            </w:r>
          </w:p>
        </w:tc>
        <w:tc>
          <w:tcPr>
            <w:tcW w:w="1260" w:type="dxa"/>
            <w:vAlign w:val="bottom"/>
          </w:tcPr>
          <w:p w14:paraId="4C73D82E"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Baht</w:t>
            </w:r>
          </w:p>
        </w:tc>
        <w:tc>
          <w:tcPr>
            <w:tcW w:w="1350" w:type="dxa"/>
            <w:vAlign w:val="bottom"/>
          </w:tcPr>
          <w:p w14:paraId="13394A2F"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Outstanding</w:t>
            </w:r>
          </w:p>
        </w:tc>
        <w:tc>
          <w:tcPr>
            <w:tcW w:w="1260" w:type="dxa"/>
            <w:vAlign w:val="bottom"/>
          </w:tcPr>
          <w:p w14:paraId="17DFAF04"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Baht</w:t>
            </w:r>
          </w:p>
        </w:tc>
      </w:tr>
      <w:tr w:rsidR="00553251" w:rsidRPr="00554EC3" w14:paraId="7A991A4C" w14:textId="77777777" w:rsidTr="00384F06">
        <w:tc>
          <w:tcPr>
            <w:tcW w:w="2250" w:type="dxa"/>
          </w:tcPr>
          <w:p w14:paraId="5B3A897A" w14:textId="77777777" w:rsidR="00553251" w:rsidRPr="00554EC3" w:rsidRDefault="00553251" w:rsidP="00554EC3">
            <w:pPr>
              <w:spacing w:line="240" w:lineRule="exact"/>
              <w:jc w:val="center"/>
              <w:rPr>
                <w:rFonts w:ascii="CordiaUPC" w:hAnsi="CordiaUPC" w:cs="CordiaUPC"/>
                <w:sz w:val="24"/>
                <w:szCs w:val="24"/>
                <w:lang w:val="en-US" w:bidi="th-TH"/>
              </w:rPr>
            </w:pPr>
            <w:r w:rsidRPr="00554EC3">
              <w:rPr>
                <w:rFonts w:ascii="CordiaUPC" w:hAnsi="CordiaUPC" w:cs="CordiaUPC" w:hint="cs"/>
                <w:sz w:val="24"/>
                <w:szCs w:val="24"/>
                <w:lang w:val="en-US" w:bidi="th-TH"/>
              </w:rPr>
              <w:t>Borrowings from</w:t>
            </w:r>
          </w:p>
        </w:tc>
        <w:tc>
          <w:tcPr>
            <w:tcW w:w="2250" w:type="dxa"/>
          </w:tcPr>
          <w:p w14:paraId="6FB8FDA3"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Objectives of borrowings</w:t>
            </w:r>
          </w:p>
        </w:tc>
        <w:tc>
          <w:tcPr>
            <w:tcW w:w="1350" w:type="dxa"/>
            <w:vAlign w:val="bottom"/>
          </w:tcPr>
          <w:p w14:paraId="26E73AC5"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balances</w:t>
            </w:r>
          </w:p>
        </w:tc>
        <w:tc>
          <w:tcPr>
            <w:tcW w:w="1260" w:type="dxa"/>
            <w:vAlign w:val="bottom"/>
          </w:tcPr>
          <w:p w14:paraId="0FC6686B"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equivalent</w:t>
            </w:r>
          </w:p>
        </w:tc>
        <w:tc>
          <w:tcPr>
            <w:tcW w:w="1350" w:type="dxa"/>
            <w:vAlign w:val="bottom"/>
          </w:tcPr>
          <w:p w14:paraId="49A083F9"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balances</w:t>
            </w:r>
          </w:p>
        </w:tc>
        <w:tc>
          <w:tcPr>
            <w:tcW w:w="1260" w:type="dxa"/>
            <w:vAlign w:val="bottom"/>
          </w:tcPr>
          <w:p w14:paraId="2DF3BCA7" w14:textId="77777777" w:rsidR="00553251" w:rsidRPr="00554EC3" w:rsidRDefault="00553251" w:rsidP="00554EC3">
            <w:pPr>
              <w:spacing w:line="240" w:lineRule="exact"/>
              <w:ind w:left="-108"/>
              <w:jc w:val="center"/>
              <w:rPr>
                <w:rFonts w:ascii="CordiaUPC" w:hAnsi="CordiaUPC" w:cs="CordiaUPC"/>
                <w:sz w:val="24"/>
                <w:szCs w:val="24"/>
                <w:lang w:val="en-US" w:bidi="th-TH"/>
              </w:rPr>
            </w:pPr>
            <w:r w:rsidRPr="00554EC3">
              <w:rPr>
                <w:rFonts w:ascii="CordiaUPC" w:hAnsi="CordiaUPC" w:cs="CordiaUPC" w:hint="cs"/>
                <w:sz w:val="24"/>
                <w:szCs w:val="24"/>
                <w:lang w:val="en-US" w:bidi="th-TH"/>
              </w:rPr>
              <w:t>equivalent</w:t>
            </w:r>
          </w:p>
        </w:tc>
      </w:tr>
      <w:tr w:rsidR="00553251" w:rsidRPr="00554EC3" w14:paraId="48C210A9" w14:textId="77777777" w:rsidTr="00384F06">
        <w:tc>
          <w:tcPr>
            <w:tcW w:w="2250" w:type="dxa"/>
          </w:tcPr>
          <w:p w14:paraId="5E92C853"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401BF597"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vAlign w:val="bottom"/>
          </w:tcPr>
          <w:p w14:paraId="0BA968BE" w14:textId="77777777" w:rsidR="00553251" w:rsidRPr="00554EC3" w:rsidRDefault="00553251" w:rsidP="00554EC3">
            <w:pPr>
              <w:spacing w:line="240" w:lineRule="exact"/>
              <w:ind w:left="-108" w:right="-108"/>
              <w:jc w:val="center"/>
              <w:rPr>
                <w:rFonts w:ascii="CordiaUPC" w:hAnsi="CordiaUPC" w:cs="CordiaUPC"/>
                <w:sz w:val="24"/>
                <w:szCs w:val="24"/>
                <w:lang w:val="en-US" w:bidi="th-TH"/>
              </w:rPr>
            </w:pPr>
          </w:p>
        </w:tc>
        <w:tc>
          <w:tcPr>
            <w:tcW w:w="1260" w:type="dxa"/>
            <w:vAlign w:val="bottom"/>
          </w:tcPr>
          <w:p w14:paraId="7D23EE0D" w14:textId="77777777" w:rsidR="00553251" w:rsidRPr="00554EC3" w:rsidRDefault="00553251" w:rsidP="00554EC3">
            <w:pPr>
              <w:spacing w:line="240" w:lineRule="exact"/>
              <w:ind w:left="-108" w:right="-108"/>
              <w:jc w:val="center"/>
              <w:rPr>
                <w:rFonts w:ascii="CordiaUPC" w:hAnsi="CordiaUPC" w:cs="CordiaUPC"/>
                <w:i/>
                <w:iCs/>
                <w:sz w:val="24"/>
                <w:szCs w:val="24"/>
                <w:lang w:val="en-US" w:bidi="th-TH"/>
              </w:rPr>
            </w:pPr>
            <w:r w:rsidRPr="00554EC3">
              <w:rPr>
                <w:rFonts w:ascii="CordiaUPC" w:hAnsi="CordiaUPC" w:cs="CordiaUPC" w:hint="cs"/>
                <w:i/>
                <w:iCs/>
                <w:sz w:val="24"/>
                <w:szCs w:val="24"/>
                <w:lang w:val="en-US" w:bidi="th-TH"/>
              </w:rPr>
              <w:t>(in million Baht)</w:t>
            </w:r>
          </w:p>
        </w:tc>
        <w:tc>
          <w:tcPr>
            <w:tcW w:w="1350" w:type="dxa"/>
            <w:vAlign w:val="bottom"/>
          </w:tcPr>
          <w:p w14:paraId="66706F4B" w14:textId="77777777" w:rsidR="00553251" w:rsidRPr="00554EC3" w:rsidRDefault="00553251" w:rsidP="00554EC3">
            <w:pPr>
              <w:spacing w:line="240" w:lineRule="exact"/>
              <w:ind w:left="-108"/>
              <w:jc w:val="center"/>
              <w:rPr>
                <w:rFonts w:ascii="CordiaUPC" w:hAnsi="CordiaUPC" w:cs="CordiaUPC"/>
                <w:sz w:val="24"/>
                <w:szCs w:val="24"/>
                <w:lang w:val="en-US" w:bidi="th-TH"/>
              </w:rPr>
            </w:pPr>
          </w:p>
        </w:tc>
        <w:tc>
          <w:tcPr>
            <w:tcW w:w="1260" w:type="dxa"/>
            <w:vAlign w:val="bottom"/>
          </w:tcPr>
          <w:p w14:paraId="026A72C8" w14:textId="77777777" w:rsidR="00553251" w:rsidRPr="00554EC3" w:rsidRDefault="00553251" w:rsidP="00554EC3">
            <w:pPr>
              <w:spacing w:line="240" w:lineRule="exact"/>
              <w:ind w:left="-108" w:right="-108"/>
              <w:jc w:val="center"/>
              <w:rPr>
                <w:rFonts w:ascii="CordiaUPC" w:hAnsi="CordiaUPC" w:cs="CordiaUPC"/>
                <w:i/>
                <w:iCs/>
                <w:sz w:val="24"/>
                <w:szCs w:val="24"/>
                <w:lang w:val="en-US" w:bidi="th-TH"/>
              </w:rPr>
            </w:pPr>
            <w:r w:rsidRPr="00554EC3">
              <w:rPr>
                <w:rFonts w:ascii="CordiaUPC" w:hAnsi="CordiaUPC" w:cs="CordiaUPC" w:hint="cs"/>
                <w:i/>
                <w:iCs/>
                <w:sz w:val="24"/>
                <w:szCs w:val="24"/>
                <w:lang w:val="en-US" w:bidi="th-TH"/>
              </w:rPr>
              <w:t>(in million Baht)</w:t>
            </w:r>
          </w:p>
        </w:tc>
      </w:tr>
      <w:tr w:rsidR="00553251" w:rsidRPr="00554EC3" w14:paraId="2B78C93C" w14:textId="77777777" w:rsidTr="00384F06">
        <w:trPr>
          <w:trHeight w:val="80"/>
        </w:trPr>
        <w:tc>
          <w:tcPr>
            <w:tcW w:w="2250" w:type="dxa"/>
          </w:tcPr>
          <w:p w14:paraId="58061177" w14:textId="77777777" w:rsidR="00553251" w:rsidRPr="00554EC3" w:rsidRDefault="00553251" w:rsidP="00554EC3">
            <w:pPr>
              <w:spacing w:line="240" w:lineRule="exact"/>
              <w:jc w:val="both"/>
              <w:rPr>
                <w:rFonts w:ascii="CordiaUPC" w:hAnsi="CordiaUPC" w:cs="CordiaUPC"/>
                <w:sz w:val="24"/>
                <w:szCs w:val="24"/>
                <w:lang w:val="en-US" w:bidi="th-TH"/>
              </w:rPr>
            </w:pPr>
          </w:p>
        </w:tc>
        <w:tc>
          <w:tcPr>
            <w:tcW w:w="2250" w:type="dxa"/>
          </w:tcPr>
          <w:p w14:paraId="7BD8EC8D"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350" w:type="dxa"/>
          </w:tcPr>
          <w:p w14:paraId="4BF7D3C2" w14:textId="77777777" w:rsidR="00553251" w:rsidRPr="00554EC3" w:rsidRDefault="00553251" w:rsidP="00554EC3">
            <w:pPr>
              <w:spacing w:line="240" w:lineRule="exact"/>
              <w:ind w:left="-108" w:right="-108"/>
              <w:jc w:val="both"/>
              <w:rPr>
                <w:rFonts w:ascii="CordiaUPC" w:hAnsi="CordiaUPC" w:cs="CordiaUPC"/>
                <w:sz w:val="24"/>
                <w:szCs w:val="24"/>
                <w:lang w:val="en-US" w:bidi="th-TH"/>
              </w:rPr>
            </w:pPr>
          </w:p>
        </w:tc>
        <w:tc>
          <w:tcPr>
            <w:tcW w:w="1260" w:type="dxa"/>
          </w:tcPr>
          <w:p w14:paraId="7D83A119" w14:textId="77777777" w:rsidR="00553251" w:rsidRPr="00554EC3" w:rsidRDefault="00553251" w:rsidP="00554EC3">
            <w:pPr>
              <w:tabs>
                <w:tab w:val="decimal" w:pos="829"/>
              </w:tabs>
              <w:spacing w:line="240" w:lineRule="exact"/>
              <w:ind w:left="-108"/>
              <w:rPr>
                <w:rFonts w:ascii="CordiaUPC" w:hAnsi="CordiaUPC" w:cs="CordiaUPC"/>
                <w:sz w:val="24"/>
                <w:szCs w:val="24"/>
                <w:lang w:val="en-US" w:bidi="th-TH"/>
              </w:rPr>
            </w:pPr>
          </w:p>
        </w:tc>
        <w:tc>
          <w:tcPr>
            <w:tcW w:w="1350" w:type="dxa"/>
          </w:tcPr>
          <w:p w14:paraId="3DC8444D" w14:textId="77777777" w:rsidR="00553251" w:rsidRPr="00554EC3" w:rsidRDefault="00553251" w:rsidP="00554EC3">
            <w:pPr>
              <w:spacing w:line="240" w:lineRule="exact"/>
              <w:ind w:left="-108"/>
              <w:jc w:val="both"/>
              <w:rPr>
                <w:rFonts w:ascii="CordiaUPC" w:hAnsi="CordiaUPC" w:cs="CordiaUPC"/>
                <w:sz w:val="24"/>
                <w:szCs w:val="24"/>
                <w:lang w:val="en-US" w:bidi="th-TH"/>
              </w:rPr>
            </w:pPr>
          </w:p>
        </w:tc>
        <w:tc>
          <w:tcPr>
            <w:tcW w:w="1260" w:type="dxa"/>
          </w:tcPr>
          <w:p w14:paraId="46F12081" w14:textId="77777777" w:rsidR="00553251" w:rsidRPr="00554EC3" w:rsidRDefault="00553251" w:rsidP="00554EC3">
            <w:pPr>
              <w:spacing w:line="240" w:lineRule="exact"/>
              <w:ind w:left="-108"/>
              <w:jc w:val="both"/>
              <w:rPr>
                <w:rFonts w:ascii="CordiaUPC" w:hAnsi="CordiaUPC" w:cs="CordiaUPC"/>
                <w:sz w:val="24"/>
                <w:szCs w:val="24"/>
                <w:lang w:val="en-US" w:bidi="th-TH"/>
              </w:rPr>
            </w:pPr>
          </w:p>
        </w:tc>
      </w:tr>
      <w:tr w:rsidR="00A132A9" w:rsidRPr="00554EC3" w14:paraId="6ABD18E0" w14:textId="77777777" w:rsidTr="00384F06">
        <w:tc>
          <w:tcPr>
            <w:tcW w:w="2250" w:type="dxa"/>
            <w:vAlign w:val="bottom"/>
          </w:tcPr>
          <w:p w14:paraId="53CCCA81" w14:textId="77777777" w:rsidR="00A132A9" w:rsidRPr="00554EC3" w:rsidRDefault="00A132A9" w:rsidP="00554EC3">
            <w:pPr>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National Science and</w:t>
            </w:r>
          </w:p>
        </w:tc>
        <w:tc>
          <w:tcPr>
            <w:tcW w:w="2250" w:type="dxa"/>
            <w:vAlign w:val="bottom"/>
          </w:tcPr>
          <w:p w14:paraId="72818A2E" w14:textId="77777777" w:rsidR="00A132A9" w:rsidRPr="00554EC3" w:rsidRDefault="00A132A9" w:rsidP="00554EC3">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For enterprises involving in</w:t>
            </w:r>
          </w:p>
        </w:tc>
        <w:tc>
          <w:tcPr>
            <w:tcW w:w="1350" w:type="dxa"/>
          </w:tcPr>
          <w:p w14:paraId="6E9F0650" w14:textId="77777777" w:rsidR="00A132A9" w:rsidRPr="00554EC3" w:rsidRDefault="00A132A9" w:rsidP="00554EC3">
            <w:pPr>
              <w:spacing w:line="240" w:lineRule="exact"/>
              <w:ind w:left="-108" w:right="-39"/>
              <w:jc w:val="center"/>
              <w:rPr>
                <w:rFonts w:ascii="CordiaUPC" w:hAnsi="CordiaUPC" w:cs="CordiaUPC"/>
                <w:sz w:val="24"/>
                <w:szCs w:val="24"/>
                <w:lang w:val="en-US" w:bidi="th-TH"/>
              </w:rPr>
            </w:pPr>
          </w:p>
        </w:tc>
        <w:tc>
          <w:tcPr>
            <w:tcW w:w="1260" w:type="dxa"/>
          </w:tcPr>
          <w:p w14:paraId="65C211CA" w14:textId="77777777" w:rsidR="00A132A9" w:rsidRPr="00554EC3" w:rsidRDefault="00A132A9" w:rsidP="00554EC3">
            <w:pPr>
              <w:tabs>
                <w:tab w:val="decimal" w:pos="829"/>
              </w:tabs>
              <w:spacing w:line="240" w:lineRule="exact"/>
              <w:ind w:left="-108"/>
              <w:rPr>
                <w:rFonts w:ascii="CordiaUPC" w:hAnsi="CordiaUPC" w:cs="CordiaUPC"/>
                <w:sz w:val="24"/>
                <w:szCs w:val="24"/>
                <w:lang w:val="en-US" w:bidi="th-TH"/>
              </w:rPr>
            </w:pPr>
          </w:p>
        </w:tc>
        <w:tc>
          <w:tcPr>
            <w:tcW w:w="1350" w:type="dxa"/>
          </w:tcPr>
          <w:p w14:paraId="61314D6B" w14:textId="77777777" w:rsidR="00A132A9" w:rsidRPr="00554EC3" w:rsidRDefault="00A132A9" w:rsidP="00554EC3">
            <w:pPr>
              <w:spacing w:line="240" w:lineRule="exact"/>
              <w:ind w:left="-108" w:right="-39"/>
              <w:jc w:val="center"/>
              <w:rPr>
                <w:rFonts w:ascii="CordiaUPC" w:hAnsi="CordiaUPC" w:cs="CordiaUPC"/>
                <w:sz w:val="24"/>
                <w:szCs w:val="24"/>
                <w:lang w:val="en-US" w:bidi="th-TH"/>
              </w:rPr>
            </w:pPr>
          </w:p>
        </w:tc>
        <w:tc>
          <w:tcPr>
            <w:tcW w:w="1260" w:type="dxa"/>
          </w:tcPr>
          <w:p w14:paraId="3B73F64F" w14:textId="77777777" w:rsidR="00A132A9" w:rsidRPr="00554EC3" w:rsidRDefault="00A132A9" w:rsidP="00554EC3">
            <w:pPr>
              <w:tabs>
                <w:tab w:val="decimal" w:pos="829"/>
              </w:tabs>
              <w:spacing w:line="240" w:lineRule="exact"/>
              <w:ind w:left="-108"/>
              <w:rPr>
                <w:rFonts w:ascii="CordiaUPC" w:hAnsi="CordiaUPC" w:cs="CordiaUPC"/>
                <w:sz w:val="24"/>
                <w:szCs w:val="24"/>
                <w:lang w:val="en-US" w:bidi="th-TH"/>
              </w:rPr>
            </w:pPr>
          </w:p>
        </w:tc>
      </w:tr>
      <w:tr w:rsidR="002E0D3A" w:rsidRPr="00554EC3" w14:paraId="4F05E35A" w14:textId="77777777" w:rsidTr="00384F06">
        <w:tc>
          <w:tcPr>
            <w:tcW w:w="2250" w:type="dxa"/>
            <w:vAlign w:val="bottom"/>
          </w:tcPr>
          <w:p w14:paraId="737043F4" w14:textId="77777777" w:rsidR="002E0D3A" w:rsidRPr="00554EC3" w:rsidRDefault="002E0D3A" w:rsidP="00554EC3">
            <w:pPr>
              <w:spacing w:line="240" w:lineRule="exact"/>
              <w:ind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Technology Development</w:t>
            </w:r>
          </w:p>
        </w:tc>
        <w:tc>
          <w:tcPr>
            <w:tcW w:w="2250" w:type="dxa"/>
            <w:vAlign w:val="bottom"/>
          </w:tcPr>
          <w:p w14:paraId="34EBEE23" w14:textId="77777777" w:rsidR="002E0D3A" w:rsidRPr="00554EC3" w:rsidRDefault="002E0D3A" w:rsidP="00554EC3">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research and development</w:t>
            </w:r>
          </w:p>
        </w:tc>
        <w:tc>
          <w:tcPr>
            <w:tcW w:w="1350" w:type="dxa"/>
          </w:tcPr>
          <w:p w14:paraId="5A1B905A" w14:textId="77777777" w:rsidR="002E0D3A" w:rsidRPr="00554EC3" w:rsidRDefault="002E0D3A" w:rsidP="00554EC3">
            <w:pPr>
              <w:spacing w:line="240" w:lineRule="exact"/>
              <w:ind w:left="-108" w:right="-39"/>
              <w:jc w:val="center"/>
              <w:rPr>
                <w:rFonts w:ascii="CordiaUPC" w:hAnsi="CordiaUPC" w:cs="CordiaUPC"/>
                <w:sz w:val="24"/>
                <w:szCs w:val="24"/>
                <w:lang w:val="en-US" w:bidi="th-TH"/>
              </w:rPr>
            </w:pPr>
          </w:p>
        </w:tc>
        <w:tc>
          <w:tcPr>
            <w:tcW w:w="1260" w:type="dxa"/>
          </w:tcPr>
          <w:p w14:paraId="6E7DAC27" w14:textId="77777777" w:rsidR="002E0D3A" w:rsidRPr="00554EC3" w:rsidRDefault="002E0D3A" w:rsidP="00554EC3">
            <w:pPr>
              <w:tabs>
                <w:tab w:val="decimal" w:pos="829"/>
              </w:tabs>
              <w:spacing w:line="240" w:lineRule="exact"/>
              <w:ind w:left="-108"/>
              <w:rPr>
                <w:rFonts w:ascii="CordiaUPC" w:hAnsi="CordiaUPC" w:cs="CordiaUPC"/>
                <w:sz w:val="24"/>
                <w:szCs w:val="24"/>
                <w:lang w:val="en-US" w:bidi="th-TH"/>
              </w:rPr>
            </w:pPr>
          </w:p>
        </w:tc>
        <w:tc>
          <w:tcPr>
            <w:tcW w:w="1350" w:type="dxa"/>
          </w:tcPr>
          <w:p w14:paraId="66423DBD" w14:textId="77777777" w:rsidR="002E0D3A" w:rsidRPr="00554EC3" w:rsidRDefault="002E0D3A" w:rsidP="00554EC3">
            <w:pPr>
              <w:spacing w:line="240" w:lineRule="exact"/>
              <w:ind w:left="-108" w:right="-39"/>
              <w:jc w:val="center"/>
              <w:rPr>
                <w:rFonts w:ascii="CordiaUPC" w:hAnsi="CordiaUPC" w:cs="CordiaUPC"/>
                <w:sz w:val="24"/>
                <w:szCs w:val="24"/>
                <w:lang w:val="en-US" w:bidi="th-TH"/>
              </w:rPr>
            </w:pPr>
          </w:p>
        </w:tc>
        <w:tc>
          <w:tcPr>
            <w:tcW w:w="1260" w:type="dxa"/>
          </w:tcPr>
          <w:p w14:paraId="16477951" w14:textId="77777777" w:rsidR="002E0D3A" w:rsidRPr="00554EC3" w:rsidRDefault="002E0D3A" w:rsidP="00554EC3">
            <w:pPr>
              <w:tabs>
                <w:tab w:val="decimal" w:pos="829"/>
              </w:tabs>
              <w:spacing w:line="240" w:lineRule="exact"/>
              <w:ind w:left="-108"/>
              <w:rPr>
                <w:rFonts w:ascii="CordiaUPC" w:hAnsi="CordiaUPC" w:cs="CordiaUPC"/>
                <w:sz w:val="24"/>
                <w:szCs w:val="24"/>
                <w:lang w:val="en-US" w:bidi="th-TH"/>
              </w:rPr>
            </w:pPr>
          </w:p>
        </w:tc>
      </w:tr>
      <w:tr w:rsidR="00DF6FB9" w:rsidRPr="00554EC3" w14:paraId="58009D49" w14:textId="77777777" w:rsidTr="00384F06">
        <w:tc>
          <w:tcPr>
            <w:tcW w:w="2250" w:type="dxa"/>
            <w:vAlign w:val="bottom"/>
          </w:tcPr>
          <w:p w14:paraId="2FEFE61D" w14:textId="77777777" w:rsidR="00DF6FB9" w:rsidRPr="00554EC3" w:rsidRDefault="00DF6FB9" w:rsidP="00DF6FB9">
            <w:pPr>
              <w:spacing w:line="240" w:lineRule="exact"/>
              <w:rPr>
                <w:rFonts w:ascii="CordiaUPC" w:hAnsi="CordiaUPC" w:cs="CordiaUPC"/>
                <w:sz w:val="24"/>
                <w:szCs w:val="24"/>
                <w:lang w:val="en-US" w:bidi="th-TH"/>
              </w:rPr>
            </w:pPr>
            <w:r w:rsidRPr="00554EC3">
              <w:rPr>
                <w:rFonts w:ascii="CordiaUPC" w:hAnsi="CordiaUPC" w:cs="CordiaUPC" w:hint="cs"/>
                <w:sz w:val="24"/>
                <w:szCs w:val="24"/>
                <w:lang w:val="en-US" w:bidi="th-TH"/>
              </w:rPr>
              <w:t xml:space="preserve">   Agency</w:t>
            </w:r>
          </w:p>
        </w:tc>
        <w:tc>
          <w:tcPr>
            <w:tcW w:w="2250" w:type="dxa"/>
            <w:vAlign w:val="bottom"/>
          </w:tcPr>
          <w:p w14:paraId="215BA806" w14:textId="77777777" w:rsidR="00DF6FB9" w:rsidRPr="00554EC3" w:rsidRDefault="00DF6FB9" w:rsidP="00DF6FB9">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 xml:space="preserve">   activities</w:t>
            </w:r>
          </w:p>
        </w:tc>
        <w:tc>
          <w:tcPr>
            <w:tcW w:w="1350" w:type="dxa"/>
          </w:tcPr>
          <w:p w14:paraId="5449BE94" w14:textId="6A82E0C5" w:rsidR="00DF6FB9" w:rsidRPr="00554EC3" w:rsidRDefault="00567BD7" w:rsidP="00DF6FB9">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Baht </w:t>
            </w:r>
            <w:r>
              <w:rPr>
                <w:rFonts w:ascii="CordiaUPC" w:hAnsi="CordiaUPC" w:cs="CordiaUPC"/>
                <w:sz w:val="24"/>
                <w:szCs w:val="24"/>
                <w:lang w:val="en-US" w:bidi="th-TH"/>
              </w:rPr>
              <w:t>23</w:t>
            </w:r>
            <w:r w:rsidRPr="00554EC3">
              <w:rPr>
                <w:rFonts w:ascii="CordiaUPC" w:hAnsi="CordiaUPC" w:cs="CordiaUPC" w:hint="cs"/>
                <w:sz w:val="24"/>
                <w:szCs w:val="24"/>
                <w:lang w:val="en-US" w:bidi="th-TH"/>
              </w:rPr>
              <w:t xml:space="preserve"> million</w:t>
            </w:r>
          </w:p>
        </w:tc>
        <w:tc>
          <w:tcPr>
            <w:tcW w:w="1260" w:type="dxa"/>
          </w:tcPr>
          <w:p w14:paraId="2C2109C9" w14:textId="246382F4" w:rsidR="00DF6FB9" w:rsidRPr="00554EC3" w:rsidRDefault="00567BD7" w:rsidP="00DF6FB9">
            <w:pPr>
              <w:tabs>
                <w:tab w:val="decimal" w:pos="829"/>
              </w:tabs>
              <w:spacing w:line="240" w:lineRule="exact"/>
              <w:ind w:left="-108"/>
              <w:rPr>
                <w:rFonts w:ascii="CordiaUPC" w:hAnsi="CordiaUPC" w:cs="CordiaUPC"/>
                <w:sz w:val="24"/>
                <w:szCs w:val="24"/>
                <w:lang w:val="en-US" w:bidi="th-TH"/>
              </w:rPr>
            </w:pPr>
            <w:r>
              <w:rPr>
                <w:rFonts w:ascii="CordiaUPC" w:hAnsi="CordiaUPC" w:cs="CordiaUPC"/>
                <w:sz w:val="24"/>
                <w:szCs w:val="24"/>
                <w:lang w:val="en-US" w:bidi="th-TH"/>
              </w:rPr>
              <w:t>23</w:t>
            </w:r>
          </w:p>
        </w:tc>
        <w:tc>
          <w:tcPr>
            <w:tcW w:w="1350" w:type="dxa"/>
          </w:tcPr>
          <w:p w14:paraId="0A812B94" w14:textId="4162D0B3" w:rsidR="00DF6FB9" w:rsidRPr="00554EC3" w:rsidRDefault="00DF6FB9" w:rsidP="00DF6FB9">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Baht </w:t>
            </w:r>
            <w:r>
              <w:rPr>
                <w:rFonts w:ascii="CordiaUPC" w:hAnsi="CordiaUPC" w:cs="CordiaUPC"/>
                <w:sz w:val="24"/>
                <w:szCs w:val="24"/>
                <w:lang w:val="en-US" w:bidi="th-TH"/>
              </w:rPr>
              <w:t>27</w:t>
            </w:r>
            <w:r w:rsidRPr="00554EC3">
              <w:rPr>
                <w:rFonts w:ascii="CordiaUPC" w:hAnsi="CordiaUPC" w:cs="CordiaUPC" w:hint="cs"/>
                <w:sz w:val="24"/>
                <w:szCs w:val="24"/>
                <w:lang w:val="en-US" w:bidi="th-TH"/>
              </w:rPr>
              <w:t xml:space="preserve"> million</w:t>
            </w:r>
          </w:p>
        </w:tc>
        <w:tc>
          <w:tcPr>
            <w:tcW w:w="1260" w:type="dxa"/>
          </w:tcPr>
          <w:p w14:paraId="18719227" w14:textId="55BDC866" w:rsidR="00DF6FB9" w:rsidRPr="00554EC3" w:rsidRDefault="00DF6FB9" w:rsidP="00DF6FB9">
            <w:pPr>
              <w:tabs>
                <w:tab w:val="decimal" w:pos="829"/>
              </w:tabs>
              <w:spacing w:line="240" w:lineRule="exact"/>
              <w:ind w:left="-108"/>
              <w:rPr>
                <w:rFonts w:ascii="CordiaUPC" w:hAnsi="CordiaUPC" w:cs="CordiaUPC"/>
                <w:sz w:val="24"/>
                <w:szCs w:val="24"/>
                <w:lang w:val="en-US" w:bidi="th-TH"/>
              </w:rPr>
            </w:pPr>
            <w:r>
              <w:rPr>
                <w:rFonts w:ascii="CordiaUPC" w:hAnsi="CordiaUPC" w:cs="CordiaUPC"/>
                <w:sz w:val="24"/>
                <w:szCs w:val="24"/>
                <w:lang w:val="en-US" w:bidi="th-TH"/>
              </w:rPr>
              <w:t>27</w:t>
            </w:r>
          </w:p>
        </w:tc>
      </w:tr>
      <w:tr w:rsidR="00567BD7" w:rsidRPr="00554EC3" w14:paraId="67E94518" w14:textId="77777777" w:rsidTr="00384F06">
        <w:trPr>
          <w:trHeight w:val="110"/>
        </w:trPr>
        <w:tc>
          <w:tcPr>
            <w:tcW w:w="2250" w:type="dxa"/>
            <w:vAlign w:val="bottom"/>
          </w:tcPr>
          <w:p w14:paraId="2A9EDF6C" w14:textId="77777777" w:rsidR="00567BD7" w:rsidRPr="00554EC3" w:rsidRDefault="00567BD7" w:rsidP="00567BD7">
            <w:pPr>
              <w:spacing w:line="240" w:lineRule="exact"/>
              <w:rPr>
                <w:rFonts w:ascii="CordiaUPC" w:hAnsi="CordiaUPC" w:cs="CordiaUPC"/>
                <w:sz w:val="24"/>
                <w:szCs w:val="24"/>
                <w:lang w:val="en-US" w:bidi="th-TH"/>
              </w:rPr>
            </w:pPr>
            <w:proofErr w:type="spellStart"/>
            <w:r w:rsidRPr="00554EC3">
              <w:rPr>
                <w:rFonts w:ascii="CordiaUPC" w:hAnsi="CordiaUPC" w:cs="CordiaUPC" w:hint="cs"/>
                <w:sz w:val="24"/>
                <w:szCs w:val="24"/>
                <w:lang w:val="en-US" w:bidi="th-TH"/>
              </w:rPr>
              <w:t>KfW</w:t>
            </w:r>
            <w:proofErr w:type="spellEnd"/>
            <w:r w:rsidRPr="00554EC3">
              <w:rPr>
                <w:rFonts w:ascii="CordiaUPC" w:hAnsi="CordiaUPC" w:cs="CordiaUPC" w:hint="cs"/>
                <w:sz w:val="24"/>
                <w:szCs w:val="24"/>
                <w:lang w:val="en-US" w:bidi="th-TH"/>
              </w:rPr>
              <w:t xml:space="preserve"> </w:t>
            </w:r>
            <w:proofErr w:type="spellStart"/>
            <w:r w:rsidRPr="00554EC3">
              <w:rPr>
                <w:rFonts w:ascii="CordiaUPC" w:hAnsi="CordiaUPC" w:cs="CordiaUPC" w:hint="cs"/>
                <w:sz w:val="24"/>
                <w:szCs w:val="24"/>
                <w:lang w:val="en-US" w:bidi="th-TH"/>
              </w:rPr>
              <w:t>Bankengruppe</w:t>
            </w:r>
            <w:proofErr w:type="spellEnd"/>
            <w:r w:rsidRPr="00554EC3">
              <w:rPr>
                <w:rFonts w:ascii="CordiaUPC" w:hAnsi="CordiaUPC" w:cs="CordiaUPC" w:hint="cs"/>
                <w:sz w:val="24"/>
                <w:szCs w:val="24"/>
                <w:lang w:val="en-US" w:bidi="th-TH"/>
              </w:rPr>
              <w:t xml:space="preserve"> (</w:t>
            </w:r>
            <w:proofErr w:type="spellStart"/>
            <w:r w:rsidRPr="00554EC3">
              <w:rPr>
                <w:rFonts w:ascii="CordiaUPC" w:hAnsi="CordiaUPC" w:cs="CordiaUPC" w:hint="cs"/>
                <w:sz w:val="24"/>
                <w:szCs w:val="24"/>
                <w:lang w:val="en-US" w:bidi="th-TH"/>
              </w:rPr>
              <w:t>KfW</w:t>
            </w:r>
            <w:proofErr w:type="spellEnd"/>
            <w:r w:rsidRPr="00554EC3">
              <w:rPr>
                <w:rFonts w:ascii="CordiaUPC" w:hAnsi="CordiaUPC" w:cs="CordiaUPC" w:hint="cs"/>
                <w:sz w:val="24"/>
                <w:szCs w:val="24"/>
                <w:lang w:val="en-US" w:bidi="th-TH"/>
              </w:rPr>
              <w:t>)</w:t>
            </w:r>
          </w:p>
        </w:tc>
        <w:tc>
          <w:tcPr>
            <w:tcW w:w="2250" w:type="dxa"/>
            <w:vAlign w:val="bottom"/>
          </w:tcPr>
          <w:p w14:paraId="2BEE0D46" w14:textId="77777777" w:rsidR="00567BD7" w:rsidRPr="00554EC3" w:rsidRDefault="00567BD7" w:rsidP="00567BD7">
            <w:pPr>
              <w:spacing w:line="240" w:lineRule="exact"/>
              <w:ind w:left="-108" w:right="-108"/>
              <w:rPr>
                <w:rFonts w:ascii="CordiaUPC" w:hAnsi="CordiaUPC" w:cs="CordiaUPC"/>
                <w:sz w:val="24"/>
                <w:szCs w:val="24"/>
                <w:lang w:val="en-US" w:bidi="th-TH"/>
              </w:rPr>
            </w:pPr>
            <w:r w:rsidRPr="00554EC3">
              <w:rPr>
                <w:rFonts w:ascii="CordiaUPC" w:hAnsi="CordiaUPC" w:cs="CordiaUPC" w:hint="cs"/>
                <w:sz w:val="24"/>
                <w:szCs w:val="24"/>
                <w:lang w:val="en-US" w:bidi="th-TH"/>
              </w:rPr>
              <w:t>For small industry businesses</w:t>
            </w:r>
          </w:p>
        </w:tc>
        <w:tc>
          <w:tcPr>
            <w:tcW w:w="1350" w:type="dxa"/>
          </w:tcPr>
          <w:p w14:paraId="66800481" w14:textId="51C0A1DC" w:rsidR="00567BD7" w:rsidRPr="00554EC3" w:rsidRDefault="00567BD7" w:rsidP="00567BD7">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EUR  </w:t>
            </w:r>
            <w:r>
              <w:rPr>
                <w:rFonts w:ascii="CordiaUPC" w:hAnsi="CordiaUPC" w:cs="CordiaUPC"/>
                <w:sz w:val="24"/>
                <w:szCs w:val="24"/>
                <w:lang w:val="en-US" w:bidi="th-TH"/>
              </w:rPr>
              <w:t>2</w:t>
            </w:r>
            <w:r w:rsidRPr="00554EC3">
              <w:rPr>
                <w:rFonts w:ascii="CordiaUPC" w:hAnsi="CordiaUPC" w:cs="CordiaUPC" w:hint="cs"/>
                <w:sz w:val="24"/>
                <w:szCs w:val="24"/>
                <w:lang w:val="en-US" w:bidi="th-TH"/>
              </w:rPr>
              <w:t xml:space="preserve"> million</w:t>
            </w:r>
          </w:p>
        </w:tc>
        <w:tc>
          <w:tcPr>
            <w:tcW w:w="1260" w:type="dxa"/>
            <w:tcBorders>
              <w:bottom w:val="single" w:sz="4" w:space="0" w:color="auto"/>
            </w:tcBorders>
          </w:tcPr>
          <w:p w14:paraId="5839AD0B" w14:textId="4151A6A6" w:rsidR="00567BD7" w:rsidRPr="00554EC3" w:rsidRDefault="00567BD7" w:rsidP="00567BD7">
            <w:pPr>
              <w:tabs>
                <w:tab w:val="decimal" w:pos="829"/>
              </w:tabs>
              <w:spacing w:line="240" w:lineRule="exact"/>
              <w:rPr>
                <w:rFonts w:ascii="CordiaUPC" w:hAnsi="CordiaUPC" w:cs="CordiaUPC"/>
                <w:sz w:val="24"/>
                <w:szCs w:val="24"/>
                <w:lang w:val="en-US" w:bidi="th-TH"/>
              </w:rPr>
            </w:pPr>
            <w:r>
              <w:rPr>
                <w:rFonts w:ascii="CordiaUPC" w:hAnsi="CordiaUPC" w:cs="CordiaUPC"/>
                <w:sz w:val="24"/>
                <w:szCs w:val="24"/>
                <w:lang w:val="en-US" w:bidi="th-TH"/>
              </w:rPr>
              <w:t>67</w:t>
            </w:r>
          </w:p>
        </w:tc>
        <w:tc>
          <w:tcPr>
            <w:tcW w:w="1350" w:type="dxa"/>
          </w:tcPr>
          <w:p w14:paraId="37B05337" w14:textId="48542268" w:rsidR="00567BD7" w:rsidRPr="00554EC3" w:rsidRDefault="00567BD7" w:rsidP="00567BD7">
            <w:pPr>
              <w:spacing w:line="240" w:lineRule="exact"/>
              <w:ind w:left="-108" w:right="-39"/>
              <w:jc w:val="center"/>
              <w:rPr>
                <w:rFonts w:ascii="CordiaUPC" w:hAnsi="CordiaUPC" w:cs="CordiaUPC"/>
                <w:sz w:val="24"/>
                <w:szCs w:val="24"/>
                <w:lang w:val="en-US" w:bidi="th-TH"/>
              </w:rPr>
            </w:pPr>
            <w:r w:rsidRPr="00554EC3">
              <w:rPr>
                <w:rFonts w:ascii="CordiaUPC" w:hAnsi="CordiaUPC" w:cs="CordiaUPC" w:hint="cs"/>
                <w:sz w:val="24"/>
                <w:szCs w:val="24"/>
                <w:lang w:val="en-US" w:bidi="th-TH"/>
              </w:rPr>
              <w:t xml:space="preserve">EUR  </w:t>
            </w:r>
            <w:r>
              <w:rPr>
                <w:rFonts w:ascii="CordiaUPC" w:hAnsi="CordiaUPC" w:cs="CordiaUPC"/>
                <w:sz w:val="24"/>
                <w:szCs w:val="24"/>
                <w:lang w:val="en-US" w:bidi="th-TH"/>
              </w:rPr>
              <w:t>2</w:t>
            </w:r>
            <w:r w:rsidRPr="00554EC3">
              <w:rPr>
                <w:rFonts w:ascii="CordiaUPC" w:hAnsi="CordiaUPC" w:cs="CordiaUPC" w:hint="cs"/>
                <w:sz w:val="24"/>
                <w:szCs w:val="24"/>
                <w:lang w:val="en-US" w:bidi="th-TH"/>
              </w:rPr>
              <w:t xml:space="preserve"> million</w:t>
            </w:r>
          </w:p>
        </w:tc>
        <w:tc>
          <w:tcPr>
            <w:tcW w:w="1260" w:type="dxa"/>
            <w:tcBorders>
              <w:bottom w:val="single" w:sz="4" w:space="0" w:color="auto"/>
            </w:tcBorders>
          </w:tcPr>
          <w:p w14:paraId="0275451E" w14:textId="71D0EDCB" w:rsidR="00567BD7" w:rsidRPr="00554EC3" w:rsidRDefault="00567BD7" w:rsidP="00567BD7">
            <w:pPr>
              <w:tabs>
                <w:tab w:val="decimal" w:pos="829"/>
              </w:tabs>
              <w:spacing w:line="240" w:lineRule="exact"/>
              <w:rPr>
                <w:rFonts w:ascii="CordiaUPC" w:hAnsi="CordiaUPC" w:cs="CordiaUPC"/>
                <w:sz w:val="24"/>
                <w:szCs w:val="24"/>
                <w:lang w:val="en-US" w:bidi="th-TH"/>
              </w:rPr>
            </w:pPr>
            <w:r>
              <w:rPr>
                <w:rFonts w:ascii="CordiaUPC" w:hAnsi="CordiaUPC" w:cs="CordiaUPC"/>
                <w:sz w:val="24"/>
                <w:szCs w:val="24"/>
                <w:lang w:val="en-US" w:bidi="th-TH"/>
              </w:rPr>
              <w:t>68</w:t>
            </w:r>
          </w:p>
        </w:tc>
      </w:tr>
      <w:tr w:rsidR="00567BD7" w:rsidRPr="00554EC3" w14:paraId="6015C517" w14:textId="77777777" w:rsidTr="00384F06">
        <w:tc>
          <w:tcPr>
            <w:tcW w:w="2250" w:type="dxa"/>
            <w:vAlign w:val="bottom"/>
          </w:tcPr>
          <w:p w14:paraId="7B0CA892" w14:textId="77777777" w:rsidR="00567BD7" w:rsidRPr="00554EC3" w:rsidRDefault="00567BD7" w:rsidP="00567BD7">
            <w:pPr>
              <w:spacing w:line="240" w:lineRule="exact"/>
              <w:rPr>
                <w:rFonts w:ascii="CordiaUPC" w:hAnsi="CordiaUPC" w:cs="CordiaUPC"/>
                <w:b/>
                <w:bCs/>
                <w:sz w:val="24"/>
                <w:szCs w:val="24"/>
                <w:lang w:val="en-US" w:bidi="th-TH"/>
              </w:rPr>
            </w:pPr>
            <w:r w:rsidRPr="00554EC3">
              <w:rPr>
                <w:rFonts w:ascii="CordiaUPC" w:hAnsi="CordiaUPC" w:cs="CordiaUPC" w:hint="cs"/>
                <w:b/>
                <w:bCs/>
                <w:sz w:val="24"/>
                <w:szCs w:val="24"/>
                <w:lang w:val="en-US" w:bidi="th-TH"/>
              </w:rPr>
              <w:t>Total</w:t>
            </w:r>
          </w:p>
        </w:tc>
        <w:tc>
          <w:tcPr>
            <w:tcW w:w="2250" w:type="dxa"/>
          </w:tcPr>
          <w:p w14:paraId="2FABEDBD" w14:textId="77777777" w:rsidR="00567BD7" w:rsidRPr="00554EC3" w:rsidRDefault="00567BD7" w:rsidP="00567BD7">
            <w:pPr>
              <w:spacing w:line="240" w:lineRule="exact"/>
              <w:ind w:left="-108" w:right="-108"/>
              <w:jc w:val="both"/>
              <w:rPr>
                <w:rFonts w:ascii="CordiaUPC" w:hAnsi="CordiaUPC" w:cs="CordiaUPC"/>
                <w:b/>
                <w:bCs/>
                <w:sz w:val="24"/>
                <w:szCs w:val="24"/>
                <w:lang w:val="en-US" w:bidi="th-TH"/>
              </w:rPr>
            </w:pPr>
          </w:p>
        </w:tc>
        <w:tc>
          <w:tcPr>
            <w:tcW w:w="1350" w:type="dxa"/>
          </w:tcPr>
          <w:p w14:paraId="71CC3982" w14:textId="77777777" w:rsidR="00567BD7" w:rsidRPr="00554EC3" w:rsidRDefault="00567BD7" w:rsidP="00567BD7">
            <w:pPr>
              <w:spacing w:line="240" w:lineRule="exact"/>
              <w:ind w:left="-108" w:right="-108"/>
              <w:jc w:val="both"/>
              <w:rPr>
                <w:rFonts w:ascii="CordiaUPC" w:hAnsi="CordiaUPC" w:cs="CordiaUPC"/>
                <w:b/>
                <w:bCs/>
                <w:sz w:val="24"/>
                <w:szCs w:val="24"/>
                <w:lang w:val="en-US" w:bidi="th-TH"/>
              </w:rPr>
            </w:pPr>
          </w:p>
        </w:tc>
        <w:tc>
          <w:tcPr>
            <w:tcW w:w="1260" w:type="dxa"/>
            <w:tcBorders>
              <w:top w:val="single" w:sz="4" w:space="0" w:color="auto"/>
              <w:bottom w:val="nil"/>
            </w:tcBorders>
            <w:vAlign w:val="bottom"/>
          </w:tcPr>
          <w:p w14:paraId="42C725DD" w14:textId="7909E7C5" w:rsidR="00567BD7" w:rsidRPr="00554EC3" w:rsidRDefault="00567BD7" w:rsidP="00567BD7">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Pr>
                <w:rFonts w:ascii="CordiaUPC" w:hAnsi="CordiaUPC" w:cs="CordiaUPC"/>
                <w:b/>
                <w:bCs/>
                <w:sz w:val="24"/>
                <w:szCs w:val="24"/>
                <w:lang w:val="en-US" w:bidi="th-TH"/>
              </w:rPr>
              <w:t>90</w:t>
            </w:r>
          </w:p>
        </w:tc>
        <w:tc>
          <w:tcPr>
            <w:tcW w:w="1350" w:type="dxa"/>
          </w:tcPr>
          <w:p w14:paraId="6D047004" w14:textId="77777777" w:rsidR="00567BD7" w:rsidRPr="00554EC3" w:rsidRDefault="00567BD7" w:rsidP="00567BD7">
            <w:pPr>
              <w:spacing w:line="240" w:lineRule="exact"/>
              <w:ind w:left="-108" w:right="-108"/>
              <w:jc w:val="both"/>
              <w:rPr>
                <w:rFonts w:ascii="CordiaUPC" w:hAnsi="CordiaUPC" w:cs="CordiaUPC"/>
                <w:b/>
                <w:bCs/>
                <w:sz w:val="24"/>
                <w:szCs w:val="24"/>
                <w:lang w:val="en-US" w:bidi="th-TH"/>
              </w:rPr>
            </w:pPr>
          </w:p>
        </w:tc>
        <w:tc>
          <w:tcPr>
            <w:tcW w:w="1260" w:type="dxa"/>
            <w:tcBorders>
              <w:top w:val="single" w:sz="4" w:space="0" w:color="auto"/>
              <w:bottom w:val="nil"/>
            </w:tcBorders>
            <w:vAlign w:val="bottom"/>
          </w:tcPr>
          <w:p w14:paraId="5E4A3666" w14:textId="599A3E82" w:rsidR="00567BD7" w:rsidRPr="00554EC3" w:rsidRDefault="00567BD7" w:rsidP="00567BD7">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Pr>
                <w:rFonts w:ascii="CordiaUPC" w:hAnsi="CordiaUPC" w:cs="CordiaUPC"/>
                <w:b/>
                <w:bCs/>
                <w:sz w:val="24"/>
                <w:szCs w:val="24"/>
                <w:lang w:val="en-US" w:bidi="th-TH"/>
              </w:rPr>
              <w:t>95</w:t>
            </w:r>
          </w:p>
        </w:tc>
      </w:tr>
    </w:tbl>
    <w:p w14:paraId="6413B1DC" w14:textId="77777777" w:rsidR="00293A38" w:rsidRPr="00554EC3" w:rsidRDefault="00293A38" w:rsidP="00554EC3">
      <w:pPr>
        <w:spacing w:line="240" w:lineRule="exact"/>
        <w:rPr>
          <w:rFonts w:cs="Times New Roman"/>
          <w:b/>
          <w:iCs/>
          <w:sz w:val="24"/>
          <w:szCs w:val="24"/>
        </w:rPr>
      </w:pPr>
      <w:r w:rsidRPr="00554EC3">
        <w:rPr>
          <w:rFonts w:cs="Times New Roman"/>
          <w:i/>
          <w:iCs/>
          <w:sz w:val="24"/>
          <w:szCs w:val="24"/>
        </w:rPr>
        <w:br w:type="page"/>
      </w:r>
    </w:p>
    <w:p w14:paraId="26BD736E" w14:textId="5AC2D77D" w:rsidR="00777E82" w:rsidRPr="00554EC3" w:rsidRDefault="000959D7" w:rsidP="00554EC3">
      <w:pPr>
        <w:pStyle w:val="Heading1"/>
        <w:numPr>
          <w:ilvl w:val="0"/>
          <w:numId w:val="0"/>
        </w:numPr>
        <w:spacing w:before="0" w:after="0" w:line="240" w:lineRule="exact"/>
        <w:ind w:left="540" w:hanging="540"/>
        <w:rPr>
          <w:rFonts w:ascii="CordiaUPC" w:hAnsi="CordiaUPC" w:cs="CordiaUPC"/>
          <w:i w:val="0"/>
          <w:iCs/>
          <w:sz w:val="28"/>
          <w:szCs w:val="28"/>
        </w:rPr>
      </w:pPr>
      <w:r w:rsidRPr="00554EC3">
        <w:rPr>
          <w:rFonts w:ascii="CordiaUPC" w:hAnsi="CordiaUPC" w:cs="CordiaUPC" w:hint="cs"/>
          <w:i w:val="0"/>
          <w:iCs/>
          <w:sz w:val="28"/>
          <w:szCs w:val="28"/>
        </w:rPr>
        <w:t>2</w:t>
      </w:r>
      <w:r w:rsidR="009431BA">
        <w:rPr>
          <w:rFonts w:ascii="CordiaUPC" w:hAnsi="CordiaUPC" w:cs="CordiaUPC"/>
          <w:i w:val="0"/>
          <w:iCs/>
          <w:sz w:val="28"/>
          <w:szCs w:val="28"/>
        </w:rPr>
        <w:t>4</w:t>
      </w:r>
      <w:r w:rsidR="00433B08" w:rsidRPr="00554EC3">
        <w:rPr>
          <w:rFonts w:ascii="CordiaUPC" w:hAnsi="CordiaUPC" w:cs="CordiaUPC" w:hint="cs"/>
          <w:i w:val="0"/>
          <w:iCs/>
          <w:sz w:val="28"/>
          <w:szCs w:val="28"/>
        </w:rPr>
        <w:tab/>
      </w:r>
      <w:r w:rsidR="00D960A3" w:rsidRPr="00554EC3">
        <w:rPr>
          <w:rFonts w:ascii="CordiaUPC" w:hAnsi="CordiaUPC" w:cs="CordiaUPC" w:hint="cs"/>
          <w:i w:val="0"/>
          <w:iCs/>
          <w:sz w:val="28"/>
          <w:szCs w:val="28"/>
        </w:rPr>
        <w:t>Provision</w:t>
      </w:r>
      <w:r w:rsidR="003C3B6B" w:rsidRPr="00554EC3">
        <w:rPr>
          <w:rFonts w:ascii="CordiaUPC" w:hAnsi="CordiaUPC" w:cs="CordiaUPC" w:hint="cs"/>
          <w:i w:val="0"/>
          <w:iCs/>
          <w:sz w:val="28"/>
          <w:szCs w:val="28"/>
        </w:rPr>
        <w:t>s</w:t>
      </w:r>
      <w:r w:rsidR="00D960A3" w:rsidRPr="00554EC3">
        <w:rPr>
          <w:rFonts w:ascii="CordiaUPC" w:hAnsi="CordiaUPC" w:cs="CordiaUPC" w:hint="cs"/>
          <w:i w:val="0"/>
          <w:iCs/>
          <w:sz w:val="28"/>
          <w:szCs w:val="28"/>
        </w:rPr>
        <w:t xml:space="preserve"> for e</w:t>
      </w:r>
      <w:r w:rsidR="0058452B" w:rsidRPr="00554EC3">
        <w:rPr>
          <w:rFonts w:ascii="CordiaUPC" w:hAnsi="CordiaUPC" w:cs="CordiaUPC" w:hint="cs"/>
          <w:i w:val="0"/>
          <w:iCs/>
          <w:sz w:val="28"/>
          <w:szCs w:val="28"/>
        </w:rPr>
        <w:t xml:space="preserve">mployee benefits </w:t>
      </w:r>
    </w:p>
    <w:p w14:paraId="4D020951" w14:textId="77777777" w:rsidR="00777E82" w:rsidRPr="00554EC3" w:rsidRDefault="00777E82" w:rsidP="00554EC3">
      <w:pPr>
        <w:spacing w:line="240" w:lineRule="exact"/>
        <w:rPr>
          <w:rFonts w:ascii="CordiaUPC" w:hAnsi="CordiaUPC" w:cs="CordiaUPC"/>
          <w:sz w:val="26"/>
          <w:szCs w:val="26"/>
          <w:lang w:bidi="th-TH"/>
        </w:rPr>
      </w:pPr>
    </w:p>
    <w:p w14:paraId="622C57C4" w14:textId="2D20B95E" w:rsidR="00777E82" w:rsidRPr="00554EC3" w:rsidRDefault="00A5110C" w:rsidP="00554EC3">
      <w:pPr>
        <w:spacing w:line="24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9431BA">
        <w:rPr>
          <w:rFonts w:ascii="CordiaUPC" w:hAnsi="CordiaUPC" w:cs="CordiaUPC"/>
          <w:b/>
          <w:bCs/>
          <w:sz w:val="26"/>
          <w:szCs w:val="26"/>
          <w:lang w:bidi="th-TH"/>
        </w:rPr>
        <w:t>4</w:t>
      </w:r>
      <w:r w:rsidR="00445704" w:rsidRPr="00554EC3">
        <w:rPr>
          <w:rFonts w:ascii="CordiaUPC" w:hAnsi="CordiaUPC" w:cs="CordiaUPC" w:hint="cs"/>
          <w:b/>
          <w:bCs/>
          <w:sz w:val="26"/>
          <w:szCs w:val="26"/>
          <w:lang w:bidi="th-TH"/>
        </w:rPr>
        <w:t xml:space="preserve">.1 </w:t>
      </w:r>
      <w:r w:rsidR="00445704" w:rsidRPr="00554EC3">
        <w:rPr>
          <w:rFonts w:ascii="CordiaUPC" w:hAnsi="CordiaUPC" w:cs="CordiaUPC" w:hint="cs"/>
          <w:b/>
          <w:bCs/>
          <w:sz w:val="26"/>
          <w:szCs w:val="26"/>
          <w:lang w:bidi="th-TH"/>
        </w:rPr>
        <w:tab/>
        <w:t>Defined contribution plan</w:t>
      </w:r>
    </w:p>
    <w:p w14:paraId="5A2FF742" w14:textId="77777777" w:rsidR="00445704" w:rsidRPr="00554EC3" w:rsidRDefault="00445704" w:rsidP="00554EC3">
      <w:pPr>
        <w:spacing w:line="240" w:lineRule="exact"/>
        <w:rPr>
          <w:rFonts w:ascii="CordiaUPC" w:hAnsi="CordiaUPC" w:cs="CordiaUPC"/>
          <w:b/>
          <w:bCs/>
          <w:sz w:val="26"/>
          <w:szCs w:val="26"/>
          <w:lang w:bidi="th-TH"/>
        </w:rPr>
      </w:pPr>
    </w:p>
    <w:p w14:paraId="7D2D7EE2" w14:textId="77777777" w:rsidR="00445704" w:rsidRPr="00554EC3" w:rsidRDefault="00445704" w:rsidP="00554EC3">
      <w:pPr>
        <w:spacing w:line="240" w:lineRule="exact"/>
        <w:ind w:left="540"/>
        <w:jc w:val="thaiDistribute"/>
        <w:rPr>
          <w:rFonts w:ascii="CordiaUPC" w:hAnsi="CordiaUPC" w:cs="CordiaUPC"/>
          <w:sz w:val="26"/>
          <w:szCs w:val="26"/>
          <w:lang w:bidi="th-TH"/>
        </w:rPr>
      </w:pPr>
      <w:r w:rsidRPr="00554EC3">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1</w:t>
      </w:r>
      <w:r w:rsidR="00054BA0" w:rsidRPr="00554EC3">
        <w:rPr>
          <w:rFonts w:ascii="CordiaUPC" w:hAnsi="CordiaUPC" w:cs="CordiaUPC" w:hint="cs"/>
          <w:sz w:val="26"/>
          <w:szCs w:val="26"/>
          <w:lang w:bidi="th-TH"/>
        </w:rPr>
        <w:t>5</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of their basic salaries and the Bank and its subsidiaries contribute at rates ranging from </w:t>
      </w:r>
      <w:r w:rsidR="005D2E14" w:rsidRPr="00554EC3">
        <w:rPr>
          <w:rFonts w:ascii="CordiaUPC" w:hAnsi="CordiaUPC" w:cs="CordiaUPC" w:hint="cs"/>
          <w:sz w:val="26"/>
          <w:szCs w:val="26"/>
          <w:lang w:bidi="th-TH"/>
        </w:rPr>
        <w:t xml:space="preserve">3 </w:t>
      </w:r>
      <w:r w:rsidR="0058452B" w:rsidRPr="00554EC3">
        <w:rPr>
          <w:rFonts w:ascii="CordiaUPC" w:hAnsi="CordiaUPC" w:cs="CordiaUPC" w:hint="cs"/>
          <w:sz w:val="26"/>
          <w:szCs w:val="26"/>
          <w:lang w:bidi="th-TH"/>
        </w:rPr>
        <w:t>-</w:t>
      </w:r>
      <w:r w:rsidR="005D2E14" w:rsidRPr="00554EC3">
        <w:rPr>
          <w:rFonts w:ascii="CordiaUPC" w:hAnsi="CordiaUPC" w:cs="CordiaUPC" w:hint="cs"/>
          <w:sz w:val="26"/>
          <w:szCs w:val="26"/>
          <w:lang w:bidi="th-TH"/>
        </w:rPr>
        <w:t xml:space="preserve"> </w:t>
      </w:r>
      <w:r w:rsidRPr="00554EC3">
        <w:rPr>
          <w:rFonts w:ascii="CordiaUPC" w:hAnsi="CordiaUPC" w:cs="CordiaUPC" w:hint="cs"/>
          <w:sz w:val="26"/>
          <w:szCs w:val="26"/>
          <w:lang w:bidi="th-TH"/>
        </w:rPr>
        <w:t>10</w:t>
      </w:r>
      <w:r w:rsidR="0058452B" w:rsidRPr="00554EC3">
        <w:rPr>
          <w:rFonts w:ascii="CordiaUPC" w:hAnsi="CordiaUPC" w:cs="CordiaUPC" w:hint="cs"/>
          <w:sz w:val="26"/>
          <w:szCs w:val="26"/>
          <w:lang w:bidi="th-TH"/>
        </w:rPr>
        <w:t>%</w:t>
      </w:r>
      <w:r w:rsidRPr="00554EC3">
        <w:rPr>
          <w:rFonts w:ascii="CordiaUPC" w:hAnsi="CordiaUPC" w:cs="CordiaUPC" w:hint="cs"/>
          <w:sz w:val="26"/>
          <w:szCs w:val="26"/>
          <w:lang w:bidi="th-TH"/>
        </w:rPr>
        <w:t xml:space="preserve">, depending on the number of years of service of each employee. The funds will be paid to the employees upon death, </w:t>
      </w:r>
      <w:proofErr w:type="gramStart"/>
      <w:r w:rsidRPr="00554EC3">
        <w:rPr>
          <w:rFonts w:ascii="CordiaUPC" w:hAnsi="CordiaUPC" w:cs="CordiaUPC" w:hint="cs"/>
          <w:sz w:val="26"/>
          <w:szCs w:val="26"/>
          <w:lang w:bidi="th-TH"/>
        </w:rPr>
        <w:t>termination</w:t>
      </w:r>
      <w:proofErr w:type="gramEnd"/>
      <w:r w:rsidRPr="00554EC3">
        <w:rPr>
          <w:rFonts w:ascii="CordiaUPC" w:hAnsi="CordiaUPC" w:cs="CordiaUPC" w:hint="cs"/>
          <w:sz w:val="26"/>
          <w:szCs w:val="26"/>
          <w:lang w:bidi="th-TH"/>
        </w:rPr>
        <w:t xml:space="preserve"> or dissolution of the business, in accordance with the rules of the funds. The fund assets are held separately from those of the Bank and its subsidiaries, under the management of the fund manager.</w:t>
      </w:r>
    </w:p>
    <w:p w14:paraId="5569911F" w14:textId="77777777" w:rsidR="00C75F36" w:rsidRPr="00A03CAA" w:rsidRDefault="00C75F36" w:rsidP="00554EC3">
      <w:pPr>
        <w:spacing w:line="240" w:lineRule="exact"/>
        <w:ind w:left="540"/>
        <w:jc w:val="thaiDistribute"/>
        <w:rPr>
          <w:rFonts w:ascii="CordiaUPC" w:hAnsi="CordiaUPC" w:cs="CordiaUPC"/>
          <w:sz w:val="26"/>
          <w:szCs w:val="26"/>
          <w:lang w:bidi="th-TH"/>
        </w:rPr>
      </w:pPr>
    </w:p>
    <w:p w14:paraId="4DF13731" w14:textId="75D4A4F8" w:rsidR="00445704" w:rsidRPr="00554EC3" w:rsidRDefault="003301A9" w:rsidP="00554EC3">
      <w:pPr>
        <w:spacing w:line="240" w:lineRule="exact"/>
        <w:ind w:left="540"/>
        <w:jc w:val="thaiDistribute"/>
        <w:rPr>
          <w:rFonts w:ascii="CordiaUPC" w:hAnsi="CordiaUPC" w:cs="CordiaUPC"/>
          <w:sz w:val="26"/>
          <w:szCs w:val="26"/>
          <w:lang w:bidi="th-TH"/>
        </w:rPr>
      </w:pPr>
      <w:r w:rsidRPr="00A03CAA">
        <w:rPr>
          <w:rFonts w:ascii="CordiaUPC" w:hAnsi="CordiaUPC" w:cs="CordiaUPC" w:hint="cs"/>
          <w:sz w:val="26"/>
          <w:szCs w:val="26"/>
          <w:lang w:bidi="th-TH"/>
        </w:rPr>
        <w:t xml:space="preserve">For the </w:t>
      </w:r>
      <w:r w:rsidR="00A03CAA" w:rsidRPr="00A03CAA">
        <w:rPr>
          <w:rFonts w:ascii="CordiaUPC" w:hAnsi="CordiaUPC" w:cs="CordiaUPC" w:hint="cs"/>
          <w:sz w:val="26"/>
          <w:szCs w:val="26"/>
          <w:lang w:bidi="th-TH"/>
        </w:rPr>
        <w:t>six-month periods ended 30 June 2021 and 2020</w:t>
      </w:r>
      <w:r w:rsidR="00445704" w:rsidRPr="00A03CAA">
        <w:rPr>
          <w:rFonts w:ascii="CordiaUPC" w:hAnsi="CordiaUPC" w:cs="CordiaUPC" w:hint="cs"/>
          <w:sz w:val="26"/>
          <w:szCs w:val="26"/>
          <w:lang w:bidi="th-TH"/>
        </w:rPr>
        <w:t>, the Bank</w:t>
      </w:r>
      <w:r w:rsidR="00445704" w:rsidRPr="00554EC3">
        <w:rPr>
          <w:rFonts w:ascii="CordiaUPC" w:hAnsi="CordiaUPC" w:cs="CordiaUPC" w:hint="cs"/>
          <w:sz w:val="26"/>
          <w:szCs w:val="26"/>
          <w:lang w:bidi="th-TH"/>
        </w:rPr>
        <w:t xml:space="preserve"> and its subsidiaries contributed Baht </w:t>
      </w:r>
      <w:r w:rsidR="00DE66DE">
        <w:rPr>
          <w:rFonts w:ascii="CordiaUPC" w:hAnsi="CordiaUPC" w:cs="CordiaUPC"/>
          <w:sz w:val="26"/>
          <w:szCs w:val="26"/>
          <w:lang w:val="en-US" w:bidi="th-TH"/>
        </w:rPr>
        <w:t>392</w:t>
      </w:r>
      <w:r w:rsidR="00536EA4" w:rsidRPr="00554EC3">
        <w:rPr>
          <w:rFonts w:ascii="CordiaUPC" w:hAnsi="CordiaUPC" w:cs="CordiaUPC" w:hint="cs"/>
          <w:sz w:val="26"/>
          <w:szCs w:val="26"/>
          <w:lang w:val="en-US" w:bidi="th-TH"/>
        </w:rPr>
        <w:t xml:space="preserve"> </w:t>
      </w:r>
      <w:r w:rsidR="007E3BD3" w:rsidRPr="00554EC3">
        <w:rPr>
          <w:rFonts w:ascii="CordiaUPC" w:hAnsi="CordiaUPC" w:cs="CordiaUPC" w:hint="cs"/>
          <w:sz w:val="26"/>
          <w:szCs w:val="26"/>
          <w:lang w:bidi="th-TH"/>
        </w:rPr>
        <w:t xml:space="preserve">million and Baht </w:t>
      </w:r>
      <w:r w:rsidR="00DE66DE">
        <w:rPr>
          <w:rFonts w:ascii="CordiaUPC" w:hAnsi="CordiaUPC" w:cs="CordiaUPC"/>
          <w:sz w:val="26"/>
          <w:szCs w:val="26"/>
          <w:lang w:bidi="th-TH"/>
        </w:rPr>
        <w:t>395</w:t>
      </w:r>
      <w:r w:rsidR="00445704" w:rsidRPr="00554EC3">
        <w:rPr>
          <w:rFonts w:ascii="CordiaUPC" w:hAnsi="CordiaUPC" w:cs="CordiaUPC" w:hint="cs"/>
          <w:sz w:val="26"/>
          <w:szCs w:val="26"/>
          <w:lang w:bidi="th-TH"/>
        </w:rPr>
        <w:t xml:space="preserve"> milli</w:t>
      </w:r>
      <w:r w:rsidR="00783AC9" w:rsidRPr="00554EC3">
        <w:rPr>
          <w:rFonts w:ascii="CordiaUPC" w:hAnsi="CordiaUPC" w:cs="CordiaUPC" w:hint="cs"/>
          <w:sz w:val="26"/>
          <w:szCs w:val="26"/>
          <w:lang w:bidi="th-TH"/>
        </w:rPr>
        <w:t>on, respectively</w:t>
      </w:r>
      <w:r w:rsidR="0039048E" w:rsidRPr="00554EC3">
        <w:rPr>
          <w:rFonts w:ascii="CordiaUPC" w:hAnsi="CordiaUPC" w:cs="CordiaUPC" w:hint="cs"/>
          <w:sz w:val="26"/>
          <w:szCs w:val="26"/>
          <w:lang w:bidi="th-TH"/>
        </w:rPr>
        <w:t>,</w:t>
      </w:r>
      <w:r w:rsidR="00783AC9" w:rsidRPr="00554EC3">
        <w:rPr>
          <w:rFonts w:ascii="CordiaUPC" w:hAnsi="CordiaUPC" w:cs="CordiaUPC" w:hint="cs"/>
          <w:sz w:val="26"/>
          <w:szCs w:val="26"/>
          <w:lang w:bidi="th-TH"/>
        </w:rPr>
        <w:t xml:space="preserve"> to the funds (</w:t>
      </w:r>
      <w:r w:rsidR="00445704" w:rsidRPr="00554EC3">
        <w:rPr>
          <w:rFonts w:ascii="CordiaUPC" w:hAnsi="CordiaUPC" w:cs="CordiaUPC" w:hint="cs"/>
          <w:sz w:val="26"/>
          <w:szCs w:val="26"/>
          <w:lang w:bidi="th-TH"/>
        </w:rPr>
        <w:t>Bank only: Baht</w:t>
      </w:r>
      <w:r w:rsidR="00B9150A" w:rsidRPr="00554EC3">
        <w:rPr>
          <w:rFonts w:ascii="CordiaUPC" w:hAnsi="CordiaUPC" w:cs="CordiaUPC" w:hint="cs"/>
          <w:color w:val="000000"/>
          <w:sz w:val="26"/>
          <w:szCs w:val="26"/>
          <w:lang w:bidi="th-TH"/>
        </w:rPr>
        <w:t xml:space="preserve"> </w:t>
      </w:r>
      <w:r w:rsidR="00A03CAA">
        <w:rPr>
          <w:rFonts w:ascii="CordiaUPC" w:hAnsi="CordiaUPC" w:cs="CordiaUPC"/>
          <w:color w:val="000000"/>
          <w:sz w:val="26"/>
          <w:szCs w:val="26"/>
          <w:lang w:bidi="th-TH"/>
        </w:rPr>
        <w:t>3</w:t>
      </w:r>
      <w:r w:rsidR="00FD0179">
        <w:rPr>
          <w:rFonts w:ascii="CordiaUPC" w:hAnsi="CordiaUPC" w:cs="CordiaUPC"/>
          <w:color w:val="000000"/>
          <w:sz w:val="26"/>
          <w:szCs w:val="26"/>
          <w:lang w:bidi="th-TH"/>
        </w:rPr>
        <w:t>4</w:t>
      </w:r>
      <w:r w:rsidR="00DE66DE">
        <w:rPr>
          <w:rFonts w:ascii="CordiaUPC" w:hAnsi="CordiaUPC" w:cs="CordiaUPC"/>
          <w:color w:val="000000"/>
          <w:sz w:val="26"/>
          <w:szCs w:val="26"/>
          <w:lang w:bidi="th-TH"/>
        </w:rPr>
        <w:t>4</w:t>
      </w:r>
      <w:r w:rsidR="00B9150A" w:rsidRPr="00554EC3">
        <w:rPr>
          <w:rFonts w:ascii="CordiaUPC" w:hAnsi="CordiaUPC" w:cs="CordiaUPC" w:hint="cs"/>
          <w:color w:val="000000"/>
          <w:sz w:val="26"/>
          <w:szCs w:val="26"/>
          <w:lang w:bidi="th-TH"/>
        </w:rPr>
        <w:t xml:space="preserve"> </w:t>
      </w:r>
      <w:r w:rsidR="007E3BD3" w:rsidRPr="00554EC3">
        <w:rPr>
          <w:rFonts w:ascii="CordiaUPC" w:hAnsi="CordiaUPC" w:cs="CordiaUPC" w:hint="cs"/>
          <w:sz w:val="26"/>
          <w:szCs w:val="26"/>
          <w:lang w:bidi="th-TH"/>
        </w:rPr>
        <w:t xml:space="preserve">million and Baht </w:t>
      </w:r>
      <w:r w:rsidR="00DE66DE">
        <w:rPr>
          <w:rFonts w:ascii="CordiaUPC" w:hAnsi="CordiaUPC" w:cs="CordiaUPC"/>
          <w:sz w:val="26"/>
          <w:szCs w:val="26"/>
          <w:lang w:bidi="th-TH"/>
        </w:rPr>
        <w:t>22</w:t>
      </w:r>
      <w:r w:rsidR="00A03CAA">
        <w:rPr>
          <w:rFonts w:ascii="CordiaUPC" w:hAnsi="CordiaUPC" w:cs="CordiaUPC"/>
          <w:sz w:val="26"/>
          <w:szCs w:val="26"/>
          <w:lang w:bidi="th-TH"/>
        </w:rPr>
        <w:t>7</w:t>
      </w:r>
      <w:r w:rsidR="00293A38" w:rsidRPr="00554EC3">
        <w:rPr>
          <w:rFonts w:ascii="CordiaUPC" w:hAnsi="CordiaUPC" w:cs="CordiaUPC" w:hint="cs"/>
          <w:sz w:val="26"/>
          <w:szCs w:val="26"/>
          <w:lang w:bidi="th-TH"/>
        </w:rPr>
        <w:t xml:space="preserve"> </w:t>
      </w:r>
      <w:r w:rsidR="00445704" w:rsidRPr="00554EC3">
        <w:rPr>
          <w:rFonts w:ascii="CordiaUPC" w:hAnsi="CordiaUPC" w:cs="CordiaUPC" w:hint="cs"/>
          <w:sz w:val="26"/>
          <w:szCs w:val="26"/>
          <w:lang w:bidi="th-TH"/>
        </w:rPr>
        <w:t>million, respectively).</w:t>
      </w:r>
    </w:p>
    <w:p w14:paraId="39DF1FFA" w14:textId="77777777" w:rsidR="00445704" w:rsidRPr="00554EC3" w:rsidRDefault="00445704" w:rsidP="00554EC3">
      <w:pPr>
        <w:spacing w:line="240" w:lineRule="exact"/>
        <w:ind w:left="540"/>
        <w:jc w:val="thaiDistribute"/>
        <w:rPr>
          <w:rFonts w:ascii="CordiaUPC" w:hAnsi="CordiaUPC" w:cs="CordiaUPC"/>
          <w:sz w:val="26"/>
          <w:szCs w:val="26"/>
          <w:lang w:bidi="th-TH"/>
        </w:rPr>
      </w:pPr>
    </w:p>
    <w:p w14:paraId="3FDA971B" w14:textId="1079DE12" w:rsidR="00445704" w:rsidRPr="00554EC3" w:rsidRDefault="00746AC2" w:rsidP="00554EC3">
      <w:pPr>
        <w:tabs>
          <w:tab w:val="left" w:pos="540"/>
        </w:tabs>
        <w:spacing w:line="240" w:lineRule="exact"/>
        <w:rPr>
          <w:rFonts w:ascii="CordiaUPC" w:hAnsi="CordiaUPC" w:cs="CordiaUPC"/>
          <w:b/>
          <w:bCs/>
          <w:sz w:val="26"/>
          <w:szCs w:val="26"/>
          <w:lang w:bidi="th-TH"/>
        </w:rPr>
      </w:pPr>
      <w:r w:rsidRPr="00554EC3">
        <w:rPr>
          <w:rFonts w:ascii="CordiaUPC" w:hAnsi="CordiaUPC" w:cs="CordiaUPC" w:hint="cs"/>
          <w:b/>
          <w:bCs/>
          <w:sz w:val="26"/>
          <w:szCs w:val="26"/>
          <w:lang w:bidi="th-TH"/>
        </w:rPr>
        <w:t>2</w:t>
      </w:r>
      <w:r w:rsidR="009431BA">
        <w:rPr>
          <w:rFonts w:ascii="CordiaUPC" w:hAnsi="CordiaUPC" w:cs="CordiaUPC"/>
          <w:b/>
          <w:bCs/>
          <w:sz w:val="26"/>
          <w:szCs w:val="26"/>
          <w:lang w:bidi="th-TH"/>
        </w:rPr>
        <w:t>4</w:t>
      </w:r>
      <w:r w:rsidR="00EB7611" w:rsidRPr="00554EC3">
        <w:rPr>
          <w:rFonts w:ascii="CordiaUPC" w:hAnsi="CordiaUPC" w:cs="CordiaUPC" w:hint="cs"/>
          <w:b/>
          <w:bCs/>
          <w:sz w:val="26"/>
          <w:szCs w:val="26"/>
          <w:lang w:bidi="th-TH"/>
        </w:rPr>
        <w:t xml:space="preserve">.2 </w:t>
      </w:r>
      <w:r w:rsidR="00EB7611" w:rsidRPr="00554EC3">
        <w:rPr>
          <w:rFonts w:ascii="CordiaUPC" w:hAnsi="CordiaUPC" w:cs="CordiaUPC" w:hint="cs"/>
          <w:b/>
          <w:bCs/>
          <w:sz w:val="26"/>
          <w:szCs w:val="26"/>
          <w:lang w:bidi="th-TH"/>
        </w:rPr>
        <w:tab/>
        <w:t>Defined benefit</w:t>
      </w:r>
      <w:r w:rsidR="00445704" w:rsidRPr="00554EC3">
        <w:rPr>
          <w:rFonts w:ascii="CordiaUPC" w:hAnsi="CordiaUPC" w:cs="CordiaUPC" w:hint="cs"/>
          <w:b/>
          <w:bCs/>
          <w:sz w:val="26"/>
          <w:szCs w:val="26"/>
          <w:lang w:bidi="th-TH"/>
        </w:rPr>
        <w:t xml:space="preserve"> plans</w:t>
      </w:r>
    </w:p>
    <w:p w14:paraId="3FE3C61E" w14:textId="77777777" w:rsidR="00E8317F" w:rsidRPr="00554EC3" w:rsidRDefault="00E8317F" w:rsidP="00554EC3">
      <w:pPr>
        <w:spacing w:line="240" w:lineRule="exact"/>
        <w:rPr>
          <w:rFonts w:ascii="CordiaUPC" w:hAnsi="CordiaUPC" w:cs="CordiaUPC"/>
          <w:sz w:val="26"/>
          <w:szCs w:val="26"/>
          <w:lang w:bidi="th-TH"/>
        </w:rPr>
      </w:pPr>
    </w:p>
    <w:p w14:paraId="2034488A" w14:textId="437B85D5" w:rsidR="00E8317F" w:rsidRPr="00554EC3" w:rsidRDefault="00A5110C" w:rsidP="00554EC3">
      <w:pPr>
        <w:spacing w:line="240" w:lineRule="exact"/>
        <w:ind w:left="1260" w:hanging="720"/>
        <w:jc w:val="thaiDistribute"/>
        <w:rPr>
          <w:rFonts w:ascii="CordiaUPC" w:eastAsia="Calibri" w:hAnsi="CordiaUPC" w:cs="CordiaUPC"/>
          <w:b/>
          <w:bCs/>
          <w:sz w:val="26"/>
          <w:szCs w:val="26"/>
          <w:lang w:val="en-US" w:bidi="th-TH"/>
        </w:rPr>
      </w:pPr>
      <w:r w:rsidRPr="00554EC3">
        <w:rPr>
          <w:rFonts w:ascii="CordiaUPC" w:eastAsia="Calibri" w:hAnsi="CordiaUPC" w:cs="CordiaUPC" w:hint="cs"/>
          <w:b/>
          <w:bCs/>
          <w:i/>
          <w:iCs/>
          <w:sz w:val="26"/>
          <w:szCs w:val="26"/>
          <w:lang w:bidi="th-TH"/>
        </w:rPr>
        <w:t>2</w:t>
      </w:r>
      <w:r w:rsidR="009431BA">
        <w:rPr>
          <w:rFonts w:ascii="CordiaUPC" w:eastAsia="Calibri" w:hAnsi="CordiaUPC" w:cs="CordiaUPC"/>
          <w:b/>
          <w:bCs/>
          <w:i/>
          <w:iCs/>
          <w:sz w:val="26"/>
          <w:szCs w:val="26"/>
          <w:lang w:bidi="th-TH"/>
        </w:rPr>
        <w:t>4</w:t>
      </w:r>
      <w:r w:rsidRPr="00554EC3">
        <w:rPr>
          <w:rFonts w:ascii="CordiaUPC" w:eastAsia="Calibri" w:hAnsi="CordiaUPC" w:cs="CordiaUPC" w:hint="cs"/>
          <w:b/>
          <w:bCs/>
          <w:i/>
          <w:iCs/>
          <w:sz w:val="26"/>
          <w:szCs w:val="26"/>
          <w:lang w:bidi="th-TH"/>
        </w:rPr>
        <w:t>.2.1</w:t>
      </w:r>
      <w:r w:rsidR="00E8317F" w:rsidRPr="00554EC3">
        <w:rPr>
          <w:rFonts w:ascii="CordiaUPC" w:eastAsia="Calibri" w:hAnsi="CordiaUPC" w:cs="CordiaUPC" w:hint="cs"/>
          <w:b/>
          <w:bCs/>
          <w:sz w:val="26"/>
          <w:szCs w:val="26"/>
          <w:lang w:val="en-US" w:bidi="th-TH"/>
        </w:rPr>
        <w:t xml:space="preserve"> </w:t>
      </w:r>
      <w:r w:rsidR="002F74F0" w:rsidRPr="00554EC3">
        <w:rPr>
          <w:rFonts w:ascii="CordiaUPC" w:eastAsia="Calibri" w:hAnsi="CordiaUPC" w:cs="CordiaUPC" w:hint="cs"/>
          <w:b/>
          <w:bCs/>
          <w:sz w:val="26"/>
          <w:szCs w:val="26"/>
          <w:lang w:val="en-US" w:bidi="th-TH"/>
        </w:rPr>
        <w:tab/>
      </w:r>
      <w:r w:rsidR="00EB7611" w:rsidRPr="00554EC3">
        <w:rPr>
          <w:rFonts w:ascii="CordiaUPC" w:eastAsia="Calibri" w:hAnsi="CordiaUPC" w:cs="CordiaUPC" w:hint="cs"/>
          <w:b/>
          <w:bCs/>
          <w:sz w:val="26"/>
          <w:szCs w:val="26"/>
          <w:lang w:val="en-US" w:bidi="th-TH"/>
        </w:rPr>
        <w:t>Detail of defined benefit</w:t>
      </w:r>
      <w:r w:rsidR="00E8317F" w:rsidRPr="00554EC3">
        <w:rPr>
          <w:rFonts w:ascii="CordiaUPC" w:eastAsia="Calibri" w:hAnsi="CordiaUPC" w:cs="CordiaUPC" w:hint="cs"/>
          <w:b/>
          <w:bCs/>
          <w:sz w:val="26"/>
          <w:szCs w:val="26"/>
          <w:lang w:val="en-US" w:bidi="th-TH"/>
        </w:rPr>
        <w:t xml:space="preserve"> plans</w:t>
      </w:r>
    </w:p>
    <w:p w14:paraId="10CF8F3B" w14:textId="77777777" w:rsidR="00C560A1" w:rsidRPr="00554EC3" w:rsidRDefault="00C560A1" w:rsidP="00554EC3">
      <w:pPr>
        <w:tabs>
          <w:tab w:val="left" w:pos="900"/>
        </w:tabs>
        <w:spacing w:line="240" w:lineRule="exact"/>
        <w:ind w:left="547"/>
        <w:jc w:val="thaiDistribute"/>
        <w:rPr>
          <w:rFonts w:ascii="CordiaUPC" w:eastAsia="Calibri" w:hAnsi="CordiaUPC" w:cs="CordiaUPC"/>
          <w:sz w:val="26"/>
          <w:szCs w:val="26"/>
          <w:lang w:bidi="th-TH"/>
        </w:rPr>
      </w:pPr>
    </w:p>
    <w:tbl>
      <w:tblPr>
        <w:tblW w:w="9360" w:type="dxa"/>
        <w:tblInd w:w="459"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54EC3" w14:paraId="308A8469" w14:textId="77777777" w:rsidTr="00596446">
        <w:trPr>
          <w:cantSplit/>
          <w:tblHeader/>
        </w:trPr>
        <w:tc>
          <w:tcPr>
            <w:tcW w:w="4140" w:type="dxa"/>
            <w:shd w:val="clear" w:color="auto" w:fill="auto"/>
          </w:tcPr>
          <w:p w14:paraId="05B68DA6" w14:textId="77777777" w:rsidR="00553251" w:rsidRPr="00554EC3" w:rsidRDefault="00553251" w:rsidP="00554EC3">
            <w:pPr>
              <w:spacing w:line="240" w:lineRule="exact"/>
              <w:ind w:right="-79"/>
              <w:rPr>
                <w:rFonts w:ascii="CordiaUPC" w:hAnsi="CordiaUPC" w:cs="CordiaUPC"/>
                <w:i/>
                <w:iCs/>
                <w:color w:val="0000FF"/>
                <w:sz w:val="26"/>
                <w:szCs w:val="26"/>
              </w:rPr>
            </w:pPr>
          </w:p>
        </w:tc>
        <w:tc>
          <w:tcPr>
            <w:tcW w:w="2610" w:type="dxa"/>
            <w:gridSpan w:val="3"/>
          </w:tcPr>
          <w:p w14:paraId="4764CA28" w14:textId="77777777" w:rsidR="00553251" w:rsidRPr="00554EC3" w:rsidRDefault="00553251" w:rsidP="00554EC3">
            <w:pPr>
              <w:spacing w:line="240" w:lineRule="exact"/>
              <w:ind w:left="-79" w:right="-79"/>
              <w:jc w:val="center"/>
              <w:rPr>
                <w:rFonts w:ascii="CordiaUPC" w:hAnsi="CordiaUPC" w:cs="CordiaUPC"/>
                <w:b/>
                <w:bCs/>
                <w:sz w:val="26"/>
                <w:szCs w:val="26"/>
              </w:rPr>
            </w:pPr>
            <w:r w:rsidRPr="00554EC3">
              <w:rPr>
                <w:rFonts w:ascii="CordiaUPC" w:hAnsi="CordiaUPC" w:cs="CordiaUPC" w:hint="cs"/>
                <w:b/>
                <w:bCs/>
                <w:sz w:val="26"/>
                <w:szCs w:val="26"/>
              </w:rPr>
              <w:t>Consolidated</w:t>
            </w:r>
          </w:p>
        </w:tc>
        <w:tc>
          <w:tcPr>
            <w:tcW w:w="178" w:type="dxa"/>
          </w:tcPr>
          <w:p w14:paraId="00AC4ADC" w14:textId="77777777" w:rsidR="00553251" w:rsidRPr="00554EC3" w:rsidRDefault="00553251" w:rsidP="00554EC3">
            <w:pPr>
              <w:spacing w:line="240" w:lineRule="exact"/>
              <w:jc w:val="center"/>
              <w:rPr>
                <w:rFonts w:ascii="CordiaUPC" w:hAnsi="CordiaUPC" w:cs="CordiaUPC"/>
                <w:b/>
                <w:bCs/>
                <w:sz w:val="26"/>
                <w:szCs w:val="26"/>
              </w:rPr>
            </w:pPr>
          </w:p>
        </w:tc>
        <w:tc>
          <w:tcPr>
            <w:tcW w:w="2432" w:type="dxa"/>
            <w:gridSpan w:val="3"/>
          </w:tcPr>
          <w:p w14:paraId="6CC083BB" w14:textId="77777777" w:rsidR="00553251" w:rsidRPr="00554EC3" w:rsidRDefault="00553251" w:rsidP="00554EC3">
            <w:pPr>
              <w:spacing w:line="240" w:lineRule="exact"/>
              <w:jc w:val="center"/>
              <w:rPr>
                <w:rFonts w:ascii="CordiaUPC" w:hAnsi="CordiaUPC" w:cs="CordiaUPC"/>
                <w:b/>
                <w:bCs/>
                <w:sz w:val="26"/>
                <w:szCs w:val="26"/>
              </w:rPr>
            </w:pPr>
            <w:r w:rsidRPr="00554EC3">
              <w:rPr>
                <w:rFonts w:ascii="CordiaUPC" w:hAnsi="CordiaUPC" w:cs="CordiaUPC" w:hint="cs"/>
                <w:b/>
                <w:bCs/>
                <w:sz w:val="26"/>
                <w:szCs w:val="26"/>
              </w:rPr>
              <w:t>Bank only</w:t>
            </w:r>
          </w:p>
        </w:tc>
      </w:tr>
      <w:tr w:rsidR="00B7359E" w:rsidRPr="00554EC3" w14:paraId="29FC4F22" w14:textId="77777777" w:rsidTr="00596446">
        <w:trPr>
          <w:cantSplit/>
          <w:tblHeader/>
        </w:trPr>
        <w:tc>
          <w:tcPr>
            <w:tcW w:w="4140" w:type="dxa"/>
          </w:tcPr>
          <w:p w14:paraId="623F306D" w14:textId="77777777" w:rsidR="00B7359E" w:rsidRPr="00554EC3" w:rsidRDefault="00B7359E" w:rsidP="00554EC3">
            <w:pPr>
              <w:pStyle w:val="acctfourfigures"/>
              <w:spacing w:line="240" w:lineRule="exact"/>
              <w:ind w:right="-79"/>
              <w:rPr>
                <w:rFonts w:ascii="CordiaUPC" w:hAnsi="CordiaUPC" w:cs="CordiaUPC"/>
                <w:sz w:val="26"/>
                <w:szCs w:val="26"/>
              </w:rPr>
            </w:pPr>
          </w:p>
        </w:tc>
        <w:tc>
          <w:tcPr>
            <w:tcW w:w="1170" w:type="dxa"/>
            <w:vAlign w:val="bottom"/>
          </w:tcPr>
          <w:p w14:paraId="2D319DF1" w14:textId="7D3DDAFC" w:rsidR="00B7359E" w:rsidRPr="00554EC3" w:rsidRDefault="00A03CAA" w:rsidP="00554EC3">
            <w:pPr>
              <w:spacing w:line="240" w:lineRule="exact"/>
              <w:ind w:left="-108" w:right="-108"/>
              <w:jc w:val="center"/>
              <w:rPr>
                <w:rFonts w:ascii="CordiaUPC" w:hAnsi="CordiaUPC" w:cs="CordiaUPC"/>
                <w:sz w:val="26"/>
                <w:szCs w:val="26"/>
              </w:rPr>
            </w:pPr>
            <w:r w:rsidRPr="00A03CAA">
              <w:rPr>
                <w:rFonts w:ascii="CordiaUPC" w:hAnsi="CordiaUPC" w:cs="CordiaUPC" w:hint="cs"/>
                <w:sz w:val="26"/>
                <w:szCs w:val="26"/>
                <w:lang w:bidi="th-TH"/>
              </w:rPr>
              <w:t>30 June</w:t>
            </w:r>
          </w:p>
        </w:tc>
        <w:tc>
          <w:tcPr>
            <w:tcW w:w="178" w:type="dxa"/>
          </w:tcPr>
          <w:p w14:paraId="6384DFF2" w14:textId="77777777" w:rsidR="00B7359E" w:rsidRPr="00554EC3" w:rsidRDefault="00B7359E" w:rsidP="00554EC3">
            <w:pPr>
              <w:spacing w:line="240" w:lineRule="exact"/>
              <w:ind w:left="-108" w:right="-108"/>
              <w:rPr>
                <w:rFonts w:ascii="CordiaUPC" w:hAnsi="CordiaUPC" w:cs="CordiaUPC"/>
                <w:sz w:val="26"/>
                <w:szCs w:val="26"/>
                <w:rtl/>
                <w:cs/>
              </w:rPr>
            </w:pPr>
          </w:p>
        </w:tc>
        <w:tc>
          <w:tcPr>
            <w:tcW w:w="1262" w:type="dxa"/>
          </w:tcPr>
          <w:p w14:paraId="7B9025FF" w14:textId="1121AEB1" w:rsidR="00B7359E" w:rsidRPr="00554EC3" w:rsidRDefault="00A03CAA" w:rsidP="00554EC3">
            <w:pPr>
              <w:spacing w:line="240" w:lineRule="exact"/>
              <w:ind w:left="-108" w:right="-108"/>
              <w:jc w:val="center"/>
              <w:rPr>
                <w:rFonts w:ascii="CordiaUPC" w:hAnsi="CordiaUPC" w:cs="CordiaUPC"/>
                <w:sz w:val="26"/>
                <w:szCs w:val="26"/>
              </w:rPr>
            </w:pPr>
            <w:r w:rsidRPr="00554EC3">
              <w:rPr>
                <w:rFonts w:ascii="CordiaUPC" w:hAnsi="CordiaUPC" w:cs="CordiaUPC" w:hint="cs"/>
                <w:color w:val="000000"/>
                <w:sz w:val="26"/>
                <w:szCs w:val="26"/>
                <w:lang w:val="en-US" w:eastAsia="en-GB" w:bidi="th-TH"/>
              </w:rPr>
              <w:t>31 December</w:t>
            </w:r>
          </w:p>
        </w:tc>
        <w:tc>
          <w:tcPr>
            <w:tcW w:w="178" w:type="dxa"/>
            <w:vAlign w:val="bottom"/>
          </w:tcPr>
          <w:p w14:paraId="640E94BB" w14:textId="77777777" w:rsidR="00B7359E" w:rsidRPr="00554EC3" w:rsidRDefault="00B7359E" w:rsidP="00554EC3">
            <w:pPr>
              <w:spacing w:line="240" w:lineRule="exact"/>
              <w:ind w:left="-108" w:right="-108"/>
              <w:jc w:val="center"/>
              <w:rPr>
                <w:rFonts w:ascii="CordiaUPC" w:hAnsi="CordiaUPC" w:cs="CordiaUPC"/>
                <w:sz w:val="26"/>
                <w:szCs w:val="26"/>
                <w:rtl/>
                <w:cs/>
              </w:rPr>
            </w:pPr>
          </w:p>
        </w:tc>
        <w:tc>
          <w:tcPr>
            <w:tcW w:w="1082" w:type="dxa"/>
            <w:vAlign w:val="bottom"/>
          </w:tcPr>
          <w:p w14:paraId="1E6CB5C2" w14:textId="7DA07A89" w:rsidR="00B7359E" w:rsidRPr="00554EC3" w:rsidRDefault="00A03CAA" w:rsidP="00554EC3">
            <w:pPr>
              <w:spacing w:line="240" w:lineRule="exact"/>
              <w:ind w:left="-108" w:right="-108"/>
              <w:jc w:val="center"/>
              <w:rPr>
                <w:rFonts w:ascii="CordiaUPC" w:hAnsi="CordiaUPC" w:cs="CordiaUPC"/>
                <w:sz w:val="26"/>
                <w:szCs w:val="26"/>
              </w:rPr>
            </w:pPr>
            <w:r w:rsidRPr="00A03CAA">
              <w:rPr>
                <w:rFonts w:ascii="CordiaUPC" w:hAnsi="CordiaUPC" w:cs="CordiaUPC" w:hint="cs"/>
                <w:sz w:val="26"/>
                <w:szCs w:val="26"/>
                <w:lang w:bidi="th-TH"/>
              </w:rPr>
              <w:t>30 June</w:t>
            </w:r>
          </w:p>
        </w:tc>
        <w:tc>
          <w:tcPr>
            <w:tcW w:w="178" w:type="dxa"/>
          </w:tcPr>
          <w:p w14:paraId="4B859590" w14:textId="77777777" w:rsidR="00B7359E" w:rsidRPr="00554EC3" w:rsidRDefault="00B7359E" w:rsidP="00554EC3">
            <w:pPr>
              <w:spacing w:line="240" w:lineRule="exact"/>
              <w:ind w:left="-108" w:right="-108"/>
              <w:rPr>
                <w:rFonts w:ascii="CordiaUPC" w:hAnsi="CordiaUPC" w:cs="CordiaUPC"/>
                <w:sz w:val="26"/>
                <w:szCs w:val="26"/>
                <w:rtl/>
                <w:cs/>
              </w:rPr>
            </w:pPr>
          </w:p>
        </w:tc>
        <w:tc>
          <w:tcPr>
            <w:tcW w:w="1172" w:type="dxa"/>
          </w:tcPr>
          <w:p w14:paraId="5EC79718" w14:textId="5437759F" w:rsidR="00B7359E" w:rsidRPr="00554EC3" w:rsidRDefault="00A03CAA" w:rsidP="00554EC3">
            <w:pPr>
              <w:spacing w:line="240" w:lineRule="exact"/>
              <w:ind w:left="-108" w:right="-108"/>
              <w:jc w:val="center"/>
              <w:rPr>
                <w:rFonts w:ascii="CordiaUPC" w:hAnsi="CordiaUPC" w:cs="CordiaUPC"/>
                <w:sz w:val="26"/>
                <w:szCs w:val="26"/>
              </w:rPr>
            </w:pPr>
            <w:r w:rsidRPr="00554EC3">
              <w:rPr>
                <w:rFonts w:ascii="CordiaUPC" w:hAnsi="CordiaUPC" w:cs="CordiaUPC" w:hint="cs"/>
                <w:color w:val="000000"/>
                <w:sz w:val="26"/>
                <w:szCs w:val="26"/>
                <w:lang w:val="en-US" w:eastAsia="en-GB" w:bidi="th-TH"/>
              </w:rPr>
              <w:t>31 December</w:t>
            </w:r>
          </w:p>
        </w:tc>
      </w:tr>
      <w:tr w:rsidR="00A03CAA" w:rsidRPr="00554EC3" w14:paraId="4E9752EF" w14:textId="77777777" w:rsidTr="00596446">
        <w:trPr>
          <w:cantSplit/>
          <w:tblHeader/>
        </w:trPr>
        <w:tc>
          <w:tcPr>
            <w:tcW w:w="4140" w:type="dxa"/>
          </w:tcPr>
          <w:p w14:paraId="4250D3C4" w14:textId="77777777" w:rsidR="00A03CAA" w:rsidRPr="00554EC3" w:rsidRDefault="00A03CAA" w:rsidP="00A03CAA">
            <w:pPr>
              <w:pStyle w:val="acctfourfigures"/>
              <w:spacing w:line="240" w:lineRule="exact"/>
              <w:ind w:right="-79"/>
              <w:rPr>
                <w:rFonts w:ascii="CordiaUPC" w:hAnsi="CordiaUPC" w:cs="CordiaUPC"/>
                <w:sz w:val="26"/>
                <w:szCs w:val="26"/>
              </w:rPr>
            </w:pPr>
          </w:p>
        </w:tc>
        <w:tc>
          <w:tcPr>
            <w:tcW w:w="1170" w:type="dxa"/>
            <w:vAlign w:val="bottom"/>
          </w:tcPr>
          <w:p w14:paraId="31D8CC0A" w14:textId="55B8EF7C"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78" w:type="dxa"/>
          </w:tcPr>
          <w:p w14:paraId="65185A32" w14:textId="77777777" w:rsidR="00A03CAA" w:rsidRPr="00554EC3" w:rsidRDefault="00A03CAA" w:rsidP="00A03CAA">
            <w:pPr>
              <w:spacing w:line="240" w:lineRule="exact"/>
              <w:ind w:left="-108" w:right="-108"/>
              <w:rPr>
                <w:rFonts w:ascii="CordiaUPC" w:hAnsi="CordiaUPC" w:cs="CordiaUPC"/>
                <w:sz w:val="26"/>
                <w:szCs w:val="26"/>
                <w:rtl/>
                <w:cs/>
              </w:rPr>
            </w:pPr>
          </w:p>
        </w:tc>
        <w:tc>
          <w:tcPr>
            <w:tcW w:w="1262" w:type="dxa"/>
          </w:tcPr>
          <w:p w14:paraId="724923B3" w14:textId="65F49826"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78" w:type="dxa"/>
            <w:vAlign w:val="bottom"/>
          </w:tcPr>
          <w:p w14:paraId="7AEB8DAC" w14:textId="77777777" w:rsidR="00A03CAA" w:rsidRPr="00554EC3" w:rsidRDefault="00A03CAA" w:rsidP="00A03CAA">
            <w:pPr>
              <w:spacing w:line="240" w:lineRule="exact"/>
              <w:ind w:left="-108" w:right="-108"/>
              <w:jc w:val="center"/>
              <w:rPr>
                <w:rFonts w:ascii="CordiaUPC" w:hAnsi="CordiaUPC" w:cs="CordiaUPC"/>
                <w:sz w:val="26"/>
                <w:szCs w:val="26"/>
                <w:rtl/>
                <w:cs/>
              </w:rPr>
            </w:pPr>
          </w:p>
        </w:tc>
        <w:tc>
          <w:tcPr>
            <w:tcW w:w="1082" w:type="dxa"/>
            <w:vAlign w:val="bottom"/>
          </w:tcPr>
          <w:p w14:paraId="39A7053B" w14:textId="3B48BCCB"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78" w:type="dxa"/>
          </w:tcPr>
          <w:p w14:paraId="57808B1D" w14:textId="77777777" w:rsidR="00A03CAA" w:rsidRPr="00554EC3" w:rsidRDefault="00A03CAA" w:rsidP="00A03CAA">
            <w:pPr>
              <w:spacing w:line="240" w:lineRule="exact"/>
              <w:ind w:left="-108" w:right="-108"/>
              <w:rPr>
                <w:rFonts w:ascii="CordiaUPC" w:hAnsi="CordiaUPC" w:cs="CordiaUPC"/>
                <w:sz w:val="26"/>
                <w:szCs w:val="26"/>
                <w:rtl/>
                <w:cs/>
              </w:rPr>
            </w:pPr>
          </w:p>
        </w:tc>
        <w:tc>
          <w:tcPr>
            <w:tcW w:w="1172" w:type="dxa"/>
          </w:tcPr>
          <w:p w14:paraId="7965B9D7" w14:textId="40E9137E"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A03CAA" w:rsidRPr="00554EC3" w14:paraId="2AD20BA7" w14:textId="77777777" w:rsidTr="00596446">
        <w:trPr>
          <w:cantSplit/>
          <w:tblHeader/>
        </w:trPr>
        <w:tc>
          <w:tcPr>
            <w:tcW w:w="4140" w:type="dxa"/>
          </w:tcPr>
          <w:p w14:paraId="4F7495E8" w14:textId="77777777" w:rsidR="00A03CAA" w:rsidRPr="00554EC3" w:rsidRDefault="00A03CAA" w:rsidP="00A03CAA">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A03CAA" w:rsidRPr="00554EC3" w:rsidRDefault="00A03CAA" w:rsidP="00A03CAA">
            <w:pPr>
              <w:spacing w:line="240" w:lineRule="exact"/>
              <w:ind w:left="-108" w:right="-108"/>
              <w:jc w:val="center"/>
              <w:rPr>
                <w:rFonts w:ascii="CordiaUPC" w:hAnsi="CordiaUPC" w:cs="CordiaUPC"/>
                <w:sz w:val="26"/>
                <w:szCs w:val="26"/>
              </w:rPr>
            </w:pPr>
            <w:r w:rsidRPr="00554EC3">
              <w:rPr>
                <w:rFonts w:ascii="CordiaUPC" w:hAnsi="CordiaUPC" w:cs="CordiaUPC" w:hint="cs"/>
                <w:i/>
                <w:iCs/>
                <w:sz w:val="26"/>
                <w:szCs w:val="26"/>
              </w:rPr>
              <w:t>(in million Baht)</w:t>
            </w:r>
          </w:p>
        </w:tc>
      </w:tr>
      <w:tr w:rsidR="00A03CAA" w:rsidRPr="00554EC3" w14:paraId="407409D2" w14:textId="77777777" w:rsidTr="00596446">
        <w:trPr>
          <w:cantSplit/>
          <w:trHeight w:val="70"/>
        </w:trPr>
        <w:tc>
          <w:tcPr>
            <w:tcW w:w="4140" w:type="dxa"/>
          </w:tcPr>
          <w:p w14:paraId="5715D431" w14:textId="77777777" w:rsidR="00A03CAA" w:rsidRPr="00554EC3" w:rsidRDefault="00A03CAA" w:rsidP="00A03CAA">
            <w:pPr>
              <w:spacing w:line="240" w:lineRule="exact"/>
              <w:ind w:right="-79"/>
              <w:rPr>
                <w:rFonts w:ascii="CordiaUPC" w:hAnsi="CordiaUPC" w:cs="CordiaUPC"/>
                <w:sz w:val="26"/>
                <w:szCs w:val="26"/>
                <w:lang w:bidi="th-TH"/>
              </w:rPr>
            </w:pPr>
            <w:r w:rsidRPr="00554EC3">
              <w:rPr>
                <w:rFonts w:ascii="CordiaUPC" w:hAnsi="CordiaUPC" w:cs="CordiaUPC" w:hint="cs"/>
                <w:sz w:val="26"/>
                <w:szCs w:val="26"/>
                <w:lang w:bidi="th-TH"/>
              </w:rPr>
              <w:t>Post-employment benefit plans</w:t>
            </w:r>
          </w:p>
        </w:tc>
        <w:tc>
          <w:tcPr>
            <w:tcW w:w="1170" w:type="dxa"/>
          </w:tcPr>
          <w:p w14:paraId="7B7A436C" w14:textId="72B63D83" w:rsidR="00A03CAA" w:rsidRPr="00554EC3" w:rsidRDefault="00DE66DE" w:rsidP="00A03CAA">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lang w:bidi="th-TH"/>
              </w:rPr>
              <w:t>3,705</w:t>
            </w:r>
          </w:p>
        </w:tc>
        <w:tc>
          <w:tcPr>
            <w:tcW w:w="178" w:type="dxa"/>
          </w:tcPr>
          <w:p w14:paraId="1C798E75"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3D93AB04" w:rsidR="00A03CAA" w:rsidRPr="00554EC3" w:rsidRDefault="00A03CAA" w:rsidP="00A03CAA">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lang w:val="en-US" w:bidi="th-TH"/>
              </w:rPr>
              <w:t>4,356</w:t>
            </w:r>
          </w:p>
        </w:tc>
        <w:tc>
          <w:tcPr>
            <w:tcW w:w="178" w:type="dxa"/>
          </w:tcPr>
          <w:p w14:paraId="7E83CCDA"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4E13343C" w:rsidR="00A03CAA" w:rsidRPr="00554EC3" w:rsidRDefault="00DE66DE" w:rsidP="00A03CAA">
            <w:pPr>
              <w:pStyle w:val="acctfourfigures"/>
              <w:tabs>
                <w:tab w:val="clear" w:pos="765"/>
                <w:tab w:val="decimal" w:pos="922"/>
              </w:tabs>
              <w:spacing w:line="240" w:lineRule="exact"/>
              <w:ind w:right="-79"/>
              <w:rPr>
                <w:rFonts w:ascii="CordiaUPC" w:hAnsi="CordiaUPC" w:cs="CordiaUPC"/>
                <w:sz w:val="26"/>
                <w:szCs w:val="26"/>
              </w:rPr>
            </w:pPr>
            <w:r>
              <w:rPr>
                <w:rFonts w:ascii="CordiaUPC" w:hAnsi="CordiaUPC" w:cs="CordiaUPC"/>
                <w:sz w:val="26"/>
                <w:szCs w:val="26"/>
              </w:rPr>
              <w:t>3,614</w:t>
            </w:r>
          </w:p>
        </w:tc>
        <w:tc>
          <w:tcPr>
            <w:tcW w:w="178" w:type="dxa"/>
          </w:tcPr>
          <w:p w14:paraId="167A84D8"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389BC962" w:rsidR="00A03CAA" w:rsidRPr="00554EC3" w:rsidRDefault="00A03CAA" w:rsidP="00A03CAA">
            <w:pPr>
              <w:pStyle w:val="acctfourfigures"/>
              <w:tabs>
                <w:tab w:val="clear" w:pos="765"/>
                <w:tab w:val="decimal" w:pos="922"/>
              </w:tabs>
              <w:spacing w:line="240" w:lineRule="exact"/>
              <w:ind w:right="-79"/>
              <w:rPr>
                <w:rFonts w:ascii="CordiaUPC" w:hAnsi="CordiaUPC" w:cs="CordiaUPC"/>
                <w:sz w:val="26"/>
                <w:szCs w:val="26"/>
              </w:rPr>
            </w:pPr>
            <w:r>
              <w:rPr>
                <w:rFonts w:ascii="CordiaUPC" w:hAnsi="CordiaUPC" w:cs="CordiaUPC"/>
                <w:sz w:val="26"/>
                <w:szCs w:val="26"/>
                <w:lang w:val="en-US" w:bidi="th-TH"/>
              </w:rPr>
              <w:t>2,507</w:t>
            </w:r>
          </w:p>
        </w:tc>
      </w:tr>
      <w:tr w:rsidR="00A03CAA" w:rsidRPr="00554EC3" w14:paraId="2B72A5BD" w14:textId="77777777" w:rsidTr="00596446">
        <w:trPr>
          <w:cantSplit/>
        </w:trPr>
        <w:tc>
          <w:tcPr>
            <w:tcW w:w="4140" w:type="dxa"/>
          </w:tcPr>
          <w:p w14:paraId="3EA98AB1" w14:textId="77777777" w:rsidR="00A03CAA" w:rsidRPr="00554EC3" w:rsidRDefault="00A03CAA" w:rsidP="00A03CAA">
            <w:pPr>
              <w:spacing w:line="240" w:lineRule="exact"/>
              <w:ind w:left="180" w:right="-79" w:hanging="180"/>
              <w:rPr>
                <w:rFonts w:ascii="CordiaUPC" w:hAnsi="CordiaUPC" w:cs="CordiaUPC"/>
                <w:sz w:val="26"/>
                <w:szCs w:val="26"/>
              </w:rPr>
            </w:pPr>
            <w:r w:rsidRPr="00554EC3">
              <w:rPr>
                <w:rFonts w:ascii="CordiaUPC" w:hAnsi="CordiaUPC" w:cs="CordiaUPC" w:hint="cs"/>
                <w:sz w:val="26"/>
                <w:szCs w:val="26"/>
              </w:rPr>
              <w:t>Other long-term employee benefit plans</w:t>
            </w:r>
          </w:p>
        </w:tc>
        <w:tc>
          <w:tcPr>
            <w:tcW w:w="1170" w:type="dxa"/>
            <w:tcBorders>
              <w:bottom w:val="single" w:sz="4" w:space="0" w:color="auto"/>
            </w:tcBorders>
          </w:tcPr>
          <w:p w14:paraId="093A7422" w14:textId="6CA8E3E3" w:rsidR="00A03CAA" w:rsidRPr="00554EC3" w:rsidRDefault="00DE66DE" w:rsidP="00A03CAA">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lang w:bidi="th-TH"/>
              </w:rPr>
              <w:t>11</w:t>
            </w:r>
          </w:p>
        </w:tc>
        <w:tc>
          <w:tcPr>
            <w:tcW w:w="178" w:type="dxa"/>
          </w:tcPr>
          <w:p w14:paraId="2285E8F0"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bottom w:val="single" w:sz="4" w:space="0" w:color="auto"/>
            </w:tcBorders>
          </w:tcPr>
          <w:p w14:paraId="0645F597" w14:textId="6090A0AD" w:rsidR="00A03CAA" w:rsidRPr="00554EC3" w:rsidRDefault="00A03CAA" w:rsidP="00A03CAA">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rPr>
              <w:t>10</w:t>
            </w:r>
          </w:p>
        </w:tc>
        <w:tc>
          <w:tcPr>
            <w:tcW w:w="178" w:type="dxa"/>
            <w:vAlign w:val="bottom"/>
          </w:tcPr>
          <w:p w14:paraId="44EB5063"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bottom w:val="single" w:sz="4" w:space="0" w:color="auto"/>
            </w:tcBorders>
          </w:tcPr>
          <w:p w14:paraId="1277B817" w14:textId="763F9057" w:rsidR="00A03CAA" w:rsidRPr="00554EC3" w:rsidRDefault="00DE66DE" w:rsidP="00A03CAA">
            <w:pPr>
              <w:pStyle w:val="acctfourfigures"/>
              <w:tabs>
                <w:tab w:val="clear" w:pos="765"/>
                <w:tab w:val="decimal" w:pos="922"/>
              </w:tabs>
              <w:spacing w:line="240" w:lineRule="exact"/>
              <w:ind w:right="-79"/>
              <w:rPr>
                <w:rFonts w:ascii="CordiaUPC" w:hAnsi="CordiaUPC" w:cs="CordiaUPC"/>
                <w:sz w:val="26"/>
                <w:szCs w:val="26"/>
              </w:rPr>
            </w:pPr>
            <w:r>
              <w:rPr>
                <w:rFonts w:ascii="CordiaUPC" w:hAnsi="CordiaUPC" w:cs="CordiaUPC"/>
                <w:sz w:val="26"/>
                <w:szCs w:val="26"/>
              </w:rPr>
              <w:t>11</w:t>
            </w:r>
          </w:p>
        </w:tc>
        <w:tc>
          <w:tcPr>
            <w:tcW w:w="178" w:type="dxa"/>
          </w:tcPr>
          <w:p w14:paraId="15DE00D5"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bottom w:val="single" w:sz="4" w:space="0" w:color="auto"/>
            </w:tcBorders>
          </w:tcPr>
          <w:p w14:paraId="00D2A0E2" w14:textId="76BD1BA2" w:rsidR="00A03CAA" w:rsidRPr="00554EC3" w:rsidRDefault="00A03CAA" w:rsidP="00A03CAA">
            <w:pPr>
              <w:pStyle w:val="acctfourfigures"/>
              <w:tabs>
                <w:tab w:val="clear" w:pos="765"/>
                <w:tab w:val="decimal" w:pos="922"/>
              </w:tabs>
              <w:spacing w:line="240" w:lineRule="exact"/>
              <w:ind w:right="-79"/>
              <w:rPr>
                <w:rFonts w:ascii="CordiaUPC" w:hAnsi="CordiaUPC" w:cs="CordiaUPC"/>
                <w:sz w:val="26"/>
                <w:szCs w:val="26"/>
              </w:rPr>
            </w:pPr>
            <w:r>
              <w:rPr>
                <w:rFonts w:ascii="CordiaUPC" w:hAnsi="CordiaUPC" w:cs="CordiaUPC"/>
                <w:sz w:val="26"/>
                <w:szCs w:val="26"/>
              </w:rPr>
              <w:t>10</w:t>
            </w:r>
          </w:p>
        </w:tc>
      </w:tr>
      <w:tr w:rsidR="00A03CAA" w:rsidRPr="00554EC3" w14:paraId="317FCC7D" w14:textId="77777777" w:rsidTr="00596446">
        <w:trPr>
          <w:cantSplit/>
        </w:trPr>
        <w:tc>
          <w:tcPr>
            <w:tcW w:w="4140" w:type="dxa"/>
          </w:tcPr>
          <w:p w14:paraId="684D20DF" w14:textId="77777777" w:rsidR="00A03CAA" w:rsidRPr="00554EC3" w:rsidRDefault="00A03CAA" w:rsidP="00A03CAA">
            <w:pPr>
              <w:spacing w:line="240" w:lineRule="exact"/>
              <w:ind w:left="180" w:right="-79" w:hanging="180"/>
              <w:rPr>
                <w:rFonts w:ascii="CordiaUPC" w:hAnsi="CordiaUPC" w:cs="CordiaUPC"/>
                <w:b/>
                <w:bCs/>
                <w:sz w:val="26"/>
                <w:szCs w:val="26"/>
              </w:rPr>
            </w:pPr>
            <w:r w:rsidRPr="00554EC3">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71F2EEDA" w14:textId="7F93BDE3" w:rsidR="00A03CAA" w:rsidRPr="00554EC3" w:rsidRDefault="00DE66DE" w:rsidP="00A03CAA">
            <w:pPr>
              <w:pStyle w:val="acctfourfigures"/>
              <w:tabs>
                <w:tab w:val="clear" w:pos="765"/>
                <w:tab w:val="decimal" w:pos="1003"/>
              </w:tabs>
              <w:spacing w:line="240" w:lineRule="exact"/>
              <w:ind w:right="-79"/>
              <w:rPr>
                <w:rFonts w:ascii="CordiaUPC" w:hAnsi="CordiaUPC" w:cs="CordiaUPC"/>
                <w:b/>
                <w:bCs/>
                <w:sz w:val="26"/>
                <w:szCs w:val="26"/>
                <w:lang w:bidi="th-TH"/>
              </w:rPr>
            </w:pPr>
            <w:r>
              <w:rPr>
                <w:rFonts w:ascii="CordiaUPC" w:hAnsi="CordiaUPC" w:cs="CordiaUPC"/>
                <w:b/>
                <w:bCs/>
                <w:sz w:val="26"/>
                <w:szCs w:val="26"/>
                <w:lang w:bidi="th-TH"/>
              </w:rPr>
              <w:t>3,716</w:t>
            </w:r>
          </w:p>
        </w:tc>
        <w:tc>
          <w:tcPr>
            <w:tcW w:w="178" w:type="dxa"/>
          </w:tcPr>
          <w:p w14:paraId="0FC20FA5"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b/>
                <w:bCs/>
                <w:sz w:val="26"/>
                <w:szCs w:val="26"/>
              </w:rPr>
            </w:pPr>
          </w:p>
        </w:tc>
        <w:tc>
          <w:tcPr>
            <w:tcW w:w="1262" w:type="dxa"/>
            <w:tcBorders>
              <w:top w:val="single" w:sz="4" w:space="0" w:color="auto"/>
              <w:bottom w:val="double" w:sz="4" w:space="0" w:color="auto"/>
            </w:tcBorders>
          </w:tcPr>
          <w:p w14:paraId="22DED687" w14:textId="33CCE2E6" w:rsidR="00A03CAA" w:rsidRPr="00554EC3" w:rsidRDefault="00A03CAA" w:rsidP="00A03CAA">
            <w:pPr>
              <w:pStyle w:val="acctfourfigures"/>
              <w:tabs>
                <w:tab w:val="clear" w:pos="765"/>
                <w:tab w:val="decimal" w:pos="1003"/>
              </w:tabs>
              <w:spacing w:line="240" w:lineRule="exact"/>
              <w:ind w:right="-79"/>
              <w:rPr>
                <w:rFonts w:ascii="CordiaUPC" w:hAnsi="CordiaUPC" w:cs="CordiaUPC"/>
                <w:b/>
                <w:bCs/>
                <w:sz w:val="26"/>
                <w:szCs w:val="26"/>
                <w:lang w:bidi="th-TH"/>
              </w:rPr>
            </w:pPr>
            <w:r>
              <w:rPr>
                <w:rFonts w:ascii="CordiaUPC" w:hAnsi="CordiaUPC" w:cs="CordiaUPC"/>
                <w:b/>
                <w:bCs/>
                <w:sz w:val="26"/>
                <w:szCs w:val="26"/>
              </w:rPr>
              <w:t>4,366</w:t>
            </w:r>
          </w:p>
        </w:tc>
        <w:tc>
          <w:tcPr>
            <w:tcW w:w="178" w:type="dxa"/>
            <w:vAlign w:val="bottom"/>
          </w:tcPr>
          <w:p w14:paraId="59D8CB9D"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b/>
                <w:bCs/>
                <w:sz w:val="26"/>
                <w:szCs w:val="26"/>
              </w:rPr>
            </w:pPr>
          </w:p>
        </w:tc>
        <w:tc>
          <w:tcPr>
            <w:tcW w:w="1082" w:type="dxa"/>
            <w:tcBorders>
              <w:top w:val="single" w:sz="4" w:space="0" w:color="auto"/>
              <w:bottom w:val="double" w:sz="4" w:space="0" w:color="auto"/>
            </w:tcBorders>
          </w:tcPr>
          <w:p w14:paraId="6D082651" w14:textId="22CC9287" w:rsidR="00A03CAA" w:rsidRPr="00554EC3" w:rsidRDefault="00DE66DE" w:rsidP="00A03CAA">
            <w:pPr>
              <w:pStyle w:val="acctfourfigures"/>
              <w:tabs>
                <w:tab w:val="clear" w:pos="765"/>
                <w:tab w:val="decimal" w:pos="922"/>
              </w:tabs>
              <w:spacing w:line="240" w:lineRule="exact"/>
              <w:ind w:right="-79"/>
              <w:rPr>
                <w:rFonts w:ascii="CordiaUPC" w:hAnsi="CordiaUPC" w:cs="CordiaUPC"/>
                <w:b/>
                <w:bCs/>
                <w:sz w:val="26"/>
                <w:szCs w:val="26"/>
              </w:rPr>
            </w:pPr>
            <w:r>
              <w:rPr>
                <w:rFonts w:ascii="CordiaUPC" w:hAnsi="CordiaUPC" w:cs="CordiaUPC"/>
                <w:b/>
                <w:bCs/>
                <w:sz w:val="26"/>
                <w:szCs w:val="26"/>
              </w:rPr>
              <w:t>3,625</w:t>
            </w:r>
          </w:p>
        </w:tc>
        <w:tc>
          <w:tcPr>
            <w:tcW w:w="178" w:type="dxa"/>
          </w:tcPr>
          <w:p w14:paraId="6CB2DAEC" w14:textId="77777777" w:rsidR="00A03CAA" w:rsidRPr="00554EC3" w:rsidRDefault="00A03CAA" w:rsidP="00A03CAA">
            <w:pPr>
              <w:pStyle w:val="acctfourfigures"/>
              <w:tabs>
                <w:tab w:val="clear" w:pos="765"/>
                <w:tab w:val="decimal" w:pos="678"/>
              </w:tabs>
              <w:spacing w:line="240" w:lineRule="exact"/>
              <w:ind w:right="-79"/>
              <w:rPr>
                <w:rFonts w:ascii="CordiaUPC" w:hAnsi="CordiaUPC" w:cs="CordiaUPC"/>
                <w:b/>
                <w:bCs/>
                <w:sz w:val="26"/>
                <w:szCs w:val="26"/>
              </w:rPr>
            </w:pPr>
          </w:p>
        </w:tc>
        <w:tc>
          <w:tcPr>
            <w:tcW w:w="1172" w:type="dxa"/>
            <w:tcBorders>
              <w:top w:val="single" w:sz="4" w:space="0" w:color="auto"/>
              <w:bottom w:val="double" w:sz="4" w:space="0" w:color="auto"/>
            </w:tcBorders>
          </w:tcPr>
          <w:p w14:paraId="24858659" w14:textId="7CF4642C" w:rsidR="00A03CAA" w:rsidRPr="00554EC3" w:rsidRDefault="00A03CAA" w:rsidP="00A03CAA">
            <w:pPr>
              <w:pStyle w:val="acctfourfigures"/>
              <w:tabs>
                <w:tab w:val="clear" w:pos="765"/>
                <w:tab w:val="decimal" w:pos="922"/>
              </w:tabs>
              <w:spacing w:line="240" w:lineRule="exact"/>
              <w:ind w:right="-79"/>
              <w:rPr>
                <w:rFonts w:ascii="CordiaUPC" w:hAnsi="CordiaUPC" w:cs="CordiaUPC"/>
                <w:b/>
                <w:bCs/>
                <w:sz w:val="26"/>
                <w:szCs w:val="26"/>
              </w:rPr>
            </w:pPr>
            <w:r>
              <w:rPr>
                <w:rFonts w:ascii="CordiaUPC" w:hAnsi="CordiaUPC" w:cs="CordiaUPC"/>
                <w:b/>
                <w:bCs/>
                <w:sz w:val="26"/>
                <w:szCs w:val="26"/>
              </w:rPr>
              <w:t>2,517</w:t>
            </w:r>
          </w:p>
        </w:tc>
      </w:tr>
    </w:tbl>
    <w:p w14:paraId="2A717392" w14:textId="77777777" w:rsidR="000A1C25" w:rsidRPr="00554EC3" w:rsidRDefault="000A1C25">
      <w:pPr>
        <w:spacing w:line="240" w:lineRule="auto"/>
        <w:rPr>
          <w:rFonts w:ascii="CordiaUPC" w:eastAsia="Calibri" w:hAnsi="CordiaUPC" w:cs="CordiaUPC"/>
          <w:b/>
          <w:bCs/>
          <w:i/>
          <w:iCs/>
          <w:sz w:val="26"/>
          <w:szCs w:val="26"/>
          <w:lang w:val="en-US" w:bidi="th-TH"/>
        </w:rPr>
      </w:pPr>
    </w:p>
    <w:p w14:paraId="102ADB3A" w14:textId="0744B9B6" w:rsidR="00D81377" w:rsidRPr="00554EC3" w:rsidRDefault="00A5110C" w:rsidP="00A5110C">
      <w:pPr>
        <w:spacing w:line="240" w:lineRule="atLeast"/>
        <w:ind w:left="1260" w:hanging="720"/>
        <w:jc w:val="thaiDistribute"/>
        <w:rPr>
          <w:rFonts w:ascii="CordiaUPC" w:eastAsia="Calibri" w:hAnsi="CordiaUPC" w:cs="CordiaUPC"/>
          <w:b/>
          <w:bCs/>
          <w:sz w:val="26"/>
          <w:szCs w:val="26"/>
          <w:lang w:val="en-US" w:bidi="th-TH"/>
        </w:rPr>
      </w:pPr>
      <w:r w:rsidRPr="00554EC3">
        <w:rPr>
          <w:rFonts w:ascii="CordiaUPC" w:eastAsia="Calibri" w:hAnsi="CordiaUPC" w:cs="CordiaUPC" w:hint="cs"/>
          <w:b/>
          <w:bCs/>
          <w:i/>
          <w:iCs/>
          <w:sz w:val="26"/>
          <w:szCs w:val="26"/>
          <w:lang w:val="en-US" w:bidi="th-TH"/>
        </w:rPr>
        <w:t>2</w:t>
      </w:r>
      <w:r w:rsidR="009431BA">
        <w:rPr>
          <w:rFonts w:ascii="CordiaUPC" w:eastAsia="Calibri" w:hAnsi="CordiaUPC" w:cs="CordiaUPC"/>
          <w:b/>
          <w:bCs/>
          <w:i/>
          <w:iCs/>
          <w:sz w:val="26"/>
          <w:szCs w:val="26"/>
          <w:lang w:val="en-US" w:bidi="th-TH"/>
        </w:rPr>
        <w:t>4</w:t>
      </w:r>
      <w:r w:rsidRPr="00554EC3">
        <w:rPr>
          <w:rFonts w:ascii="CordiaUPC" w:eastAsia="Calibri" w:hAnsi="CordiaUPC" w:cs="CordiaUPC" w:hint="cs"/>
          <w:b/>
          <w:bCs/>
          <w:i/>
          <w:iCs/>
          <w:sz w:val="26"/>
          <w:szCs w:val="26"/>
          <w:lang w:val="en-US" w:bidi="th-TH"/>
        </w:rPr>
        <w:t>.2.2</w:t>
      </w:r>
      <w:r w:rsidRPr="00554EC3">
        <w:rPr>
          <w:rFonts w:ascii="CordiaUPC" w:eastAsia="Calibri" w:hAnsi="CordiaUPC" w:cs="CordiaUPC" w:hint="cs"/>
          <w:b/>
          <w:bCs/>
          <w:i/>
          <w:iCs/>
          <w:sz w:val="26"/>
          <w:szCs w:val="26"/>
          <w:lang w:val="en-US" w:bidi="th-TH"/>
        </w:rPr>
        <w:tab/>
      </w:r>
      <w:r w:rsidR="00D81377" w:rsidRPr="00554EC3">
        <w:rPr>
          <w:rFonts w:ascii="CordiaUPC" w:eastAsia="Calibri" w:hAnsi="CordiaUPC" w:cs="CordiaUPC" w:hint="cs"/>
          <w:b/>
          <w:bCs/>
          <w:sz w:val="26"/>
          <w:szCs w:val="26"/>
          <w:lang w:val="en-US" w:bidi="th-TH"/>
        </w:rPr>
        <w:t xml:space="preserve">Movement in </w:t>
      </w:r>
      <w:r w:rsidR="00804502" w:rsidRPr="00554EC3">
        <w:rPr>
          <w:rFonts w:ascii="CordiaUPC" w:eastAsia="Calibri" w:hAnsi="CordiaUPC" w:cs="CordiaUPC" w:hint="cs"/>
          <w:b/>
          <w:bCs/>
          <w:sz w:val="26"/>
          <w:szCs w:val="26"/>
          <w:lang w:val="en-US" w:bidi="th-TH"/>
        </w:rPr>
        <w:t>post-</w:t>
      </w:r>
      <w:r w:rsidR="008204E1" w:rsidRPr="00554EC3">
        <w:rPr>
          <w:rFonts w:ascii="CordiaUPC" w:eastAsia="Calibri" w:hAnsi="CordiaUPC" w:cs="CordiaUPC" w:hint="cs"/>
          <w:b/>
          <w:bCs/>
          <w:sz w:val="26"/>
          <w:szCs w:val="26"/>
          <w:lang w:val="en-US" w:bidi="th-TH"/>
        </w:rPr>
        <w:t>employ</w:t>
      </w:r>
      <w:r w:rsidR="00804502" w:rsidRPr="00554EC3">
        <w:rPr>
          <w:rFonts w:ascii="CordiaUPC" w:eastAsia="Calibri" w:hAnsi="CordiaUPC" w:cs="CordiaUPC" w:hint="cs"/>
          <w:b/>
          <w:bCs/>
          <w:sz w:val="26"/>
          <w:szCs w:val="26"/>
          <w:lang w:val="en-US" w:bidi="th-TH"/>
        </w:rPr>
        <w:t>ment benefit</w:t>
      </w:r>
      <w:r w:rsidR="00D81377" w:rsidRPr="00554EC3">
        <w:rPr>
          <w:rFonts w:ascii="CordiaUPC" w:eastAsia="Calibri" w:hAnsi="CordiaUPC" w:cs="CordiaUPC" w:hint="cs"/>
          <w:b/>
          <w:bCs/>
          <w:sz w:val="26"/>
          <w:szCs w:val="26"/>
          <w:lang w:val="en-US" w:bidi="th-TH"/>
        </w:rPr>
        <w:t xml:space="preserve"> </w:t>
      </w:r>
      <w:r w:rsidR="00C06243" w:rsidRPr="00554EC3">
        <w:rPr>
          <w:rFonts w:ascii="CordiaUPC" w:eastAsia="Calibri" w:hAnsi="CordiaUPC" w:cs="CordiaUPC" w:hint="cs"/>
          <w:b/>
          <w:bCs/>
          <w:sz w:val="26"/>
          <w:szCs w:val="26"/>
          <w:lang w:val="en-US" w:bidi="th-TH"/>
        </w:rPr>
        <w:t>obligations</w:t>
      </w:r>
    </w:p>
    <w:p w14:paraId="5729029B" w14:textId="77777777" w:rsidR="00C06243" w:rsidRPr="00554EC3" w:rsidRDefault="00C06243" w:rsidP="005748C7">
      <w:pPr>
        <w:tabs>
          <w:tab w:val="left" w:pos="900"/>
        </w:tabs>
        <w:spacing w:line="240" w:lineRule="atLeast"/>
        <w:ind w:left="547"/>
        <w:jc w:val="thaiDistribute"/>
        <w:rPr>
          <w:rFonts w:ascii="CordiaUPC" w:eastAsia="Calibri" w:hAnsi="CordiaUPC" w:cs="CordiaUPC"/>
          <w:sz w:val="26"/>
          <w:szCs w:val="26"/>
          <w:lang w:val="en-US"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170"/>
        <w:gridCol w:w="178"/>
        <w:gridCol w:w="1262"/>
        <w:gridCol w:w="178"/>
        <w:gridCol w:w="1082"/>
        <w:gridCol w:w="178"/>
        <w:gridCol w:w="1172"/>
      </w:tblGrid>
      <w:tr w:rsidR="00553251" w:rsidRPr="00554EC3" w14:paraId="0E92C5D0" w14:textId="77777777" w:rsidTr="00596446">
        <w:trPr>
          <w:cantSplit/>
          <w:tblHeader/>
        </w:trPr>
        <w:tc>
          <w:tcPr>
            <w:tcW w:w="4140" w:type="dxa"/>
            <w:shd w:val="clear" w:color="auto" w:fill="auto"/>
          </w:tcPr>
          <w:p w14:paraId="5B55D989" w14:textId="77777777" w:rsidR="00553251" w:rsidRPr="00554EC3" w:rsidRDefault="00553251" w:rsidP="00554EC3">
            <w:pPr>
              <w:spacing w:line="220" w:lineRule="exact"/>
              <w:ind w:right="-79"/>
              <w:rPr>
                <w:rFonts w:ascii="CordiaUPC" w:hAnsi="CordiaUPC" w:cs="CordiaUPC"/>
                <w:i/>
                <w:iCs/>
                <w:color w:val="0000FF"/>
                <w:sz w:val="26"/>
                <w:szCs w:val="26"/>
              </w:rPr>
            </w:pPr>
          </w:p>
        </w:tc>
        <w:tc>
          <w:tcPr>
            <w:tcW w:w="2610" w:type="dxa"/>
            <w:gridSpan w:val="3"/>
            <w:vAlign w:val="bottom"/>
          </w:tcPr>
          <w:p w14:paraId="078745D3" w14:textId="77777777" w:rsidR="00553251" w:rsidRPr="00554EC3" w:rsidRDefault="00553251" w:rsidP="00554EC3">
            <w:pPr>
              <w:spacing w:line="220" w:lineRule="exact"/>
              <w:ind w:left="-79" w:right="-79"/>
              <w:jc w:val="center"/>
              <w:rPr>
                <w:rFonts w:ascii="CordiaUPC" w:hAnsi="CordiaUPC" w:cs="CordiaUPC"/>
                <w:b/>
                <w:bCs/>
                <w:sz w:val="26"/>
                <w:szCs w:val="26"/>
              </w:rPr>
            </w:pPr>
            <w:r w:rsidRPr="00554EC3">
              <w:rPr>
                <w:rFonts w:ascii="CordiaUPC" w:hAnsi="CordiaUPC" w:cs="CordiaUPC" w:hint="cs"/>
                <w:b/>
                <w:bCs/>
                <w:sz w:val="26"/>
                <w:szCs w:val="26"/>
              </w:rPr>
              <w:t>Consolidated</w:t>
            </w:r>
          </w:p>
        </w:tc>
        <w:tc>
          <w:tcPr>
            <w:tcW w:w="178" w:type="dxa"/>
            <w:vAlign w:val="bottom"/>
          </w:tcPr>
          <w:p w14:paraId="6B8E5617" w14:textId="77777777" w:rsidR="00553251" w:rsidRPr="00554EC3" w:rsidRDefault="00553251" w:rsidP="00554EC3">
            <w:pPr>
              <w:spacing w:line="220" w:lineRule="exact"/>
              <w:jc w:val="center"/>
              <w:rPr>
                <w:rFonts w:ascii="CordiaUPC" w:hAnsi="CordiaUPC" w:cs="CordiaUPC"/>
                <w:b/>
                <w:bCs/>
                <w:sz w:val="26"/>
                <w:szCs w:val="26"/>
              </w:rPr>
            </w:pPr>
          </w:p>
        </w:tc>
        <w:tc>
          <w:tcPr>
            <w:tcW w:w="2432" w:type="dxa"/>
            <w:gridSpan w:val="3"/>
            <w:vAlign w:val="bottom"/>
          </w:tcPr>
          <w:p w14:paraId="4E89912A" w14:textId="77777777" w:rsidR="00553251" w:rsidRPr="00554EC3" w:rsidRDefault="00553251" w:rsidP="00554EC3">
            <w:pPr>
              <w:spacing w:line="220" w:lineRule="exact"/>
              <w:jc w:val="center"/>
              <w:rPr>
                <w:rFonts w:ascii="CordiaUPC" w:hAnsi="CordiaUPC" w:cs="CordiaUPC"/>
                <w:b/>
                <w:bCs/>
                <w:sz w:val="26"/>
                <w:szCs w:val="26"/>
              </w:rPr>
            </w:pPr>
            <w:r w:rsidRPr="00554EC3">
              <w:rPr>
                <w:rFonts w:ascii="CordiaUPC" w:hAnsi="CordiaUPC" w:cs="CordiaUPC" w:hint="cs"/>
                <w:b/>
                <w:bCs/>
                <w:sz w:val="26"/>
                <w:szCs w:val="26"/>
              </w:rPr>
              <w:t>Bank only</w:t>
            </w:r>
          </w:p>
        </w:tc>
      </w:tr>
      <w:tr w:rsidR="00D10433" w:rsidRPr="00554EC3" w14:paraId="55D85F75" w14:textId="77777777" w:rsidTr="00596446">
        <w:trPr>
          <w:cantSplit/>
          <w:tblHeader/>
        </w:trPr>
        <w:tc>
          <w:tcPr>
            <w:tcW w:w="4140" w:type="dxa"/>
          </w:tcPr>
          <w:p w14:paraId="3470BC97" w14:textId="77777777" w:rsidR="00D10433" w:rsidRPr="00554EC3" w:rsidRDefault="00D10433" w:rsidP="00D10433">
            <w:pPr>
              <w:pStyle w:val="acctfourfigures"/>
              <w:spacing w:line="220" w:lineRule="exact"/>
              <w:ind w:right="-79"/>
              <w:rPr>
                <w:rFonts w:ascii="CordiaUPC" w:hAnsi="CordiaUPC" w:cs="CordiaUPC"/>
                <w:sz w:val="26"/>
                <w:szCs w:val="26"/>
              </w:rPr>
            </w:pPr>
          </w:p>
        </w:tc>
        <w:tc>
          <w:tcPr>
            <w:tcW w:w="1170" w:type="dxa"/>
            <w:vAlign w:val="bottom"/>
          </w:tcPr>
          <w:p w14:paraId="63FFAA12" w14:textId="5C882134" w:rsidR="00D10433" w:rsidRPr="00554EC3" w:rsidRDefault="00D10433" w:rsidP="00D10433">
            <w:pPr>
              <w:spacing w:line="220" w:lineRule="exact"/>
              <w:ind w:left="-108" w:right="-108"/>
              <w:jc w:val="center"/>
              <w:rPr>
                <w:rFonts w:ascii="CordiaUPC" w:hAnsi="CordiaUPC" w:cs="CordiaUPC"/>
                <w:sz w:val="26"/>
                <w:szCs w:val="26"/>
              </w:rPr>
            </w:pPr>
            <w:r w:rsidRPr="00A03CAA">
              <w:rPr>
                <w:rFonts w:ascii="CordiaUPC" w:hAnsi="CordiaUPC" w:cs="CordiaUPC" w:hint="cs"/>
                <w:sz w:val="26"/>
                <w:szCs w:val="26"/>
                <w:lang w:bidi="th-TH"/>
              </w:rPr>
              <w:t>30 June</w:t>
            </w:r>
          </w:p>
        </w:tc>
        <w:tc>
          <w:tcPr>
            <w:tcW w:w="178" w:type="dxa"/>
          </w:tcPr>
          <w:p w14:paraId="622C5DBD" w14:textId="77777777" w:rsidR="00D10433" w:rsidRPr="00554EC3" w:rsidRDefault="00D10433" w:rsidP="00D10433">
            <w:pPr>
              <w:spacing w:line="220" w:lineRule="exact"/>
              <w:ind w:left="-108" w:right="-108"/>
              <w:rPr>
                <w:rFonts w:ascii="CordiaUPC" w:hAnsi="CordiaUPC" w:cs="CordiaUPC"/>
                <w:sz w:val="26"/>
                <w:szCs w:val="26"/>
                <w:rtl/>
                <w:cs/>
              </w:rPr>
            </w:pPr>
          </w:p>
        </w:tc>
        <w:tc>
          <w:tcPr>
            <w:tcW w:w="1262" w:type="dxa"/>
          </w:tcPr>
          <w:p w14:paraId="5B14F666" w14:textId="48593371"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color w:val="000000"/>
                <w:sz w:val="26"/>
                <w:szCs w:val="26"/>
                <w:lang w:val="en-US" w:eastAsia="en-GB" w:bidi="th-TH"/>
              </w:rPr>
              <w:t>31 December</w:t>
            </w:r>
          </w:p>
        </w:tc>
        <w:tc>
          <w:tcPr>
            <w:tcW w:w="178" w:type="dxa"/>
            <w:vAlign w:val="bottom"/>
          </w:tcPr>
          <w:p w14:paraId="4E3D7F9F" w14:textId="77777777" w:rsidR="00D10433" w:rsidRPr="00554EC3" w:rsidRDefault="00D10433" w:rsidP="00D10433">
            <w:pPr>
              <w:spacing w:line="220" w:lineRule="exact"/>
              <w:ind w:left="-108" w:right="-108"/>
              <w:jc w:val="center"/>
              <w:rPr>
                <w:rFonts w:ascii="CordiaUPC" w:hAnsi="CordiaUPC" w:cs="CordiaUPC"/>
                <w:sz w:val="26"/>
                <w:szCs w:val="26"/>
                <w:rtl/>
                <w:cs/>
              </w:rPr>
            </w:pPr>
          </w:p>
        </w:tc>
        <w:tc>
          <w:tcPr>
            <w:tcW w:w="1082" w:type="dxa"/>
            <w:vAlign w:val="bottom"/>
          </w:tcPr>
          <w:p w14:paraId="2855C510" w14:textId="16832DF3" w:rsidR="00D10433" w:rsidRPr="00554EC3" w:rsidRDefault="00D10433" w:rsidP="00D10433">
            <w:pPr>
              <w:spacing w:line="220" w:lineRule="exact"/>
              <w:ind w:left="-108" w:right="-108"/>
              <w:jc w:val="center"/>
              <w:rPr>
                <w:rFonts w:ascii="CordiaUPC" w:hAnsi="CordiaUPC" w:cs="CordiaUPC"/>
                <w:sz w:val="26"/>
                <w:szCs w:val="26"/>
              </w:rPr>
            </w:pPr>
            <w:r w:rsidRPr="00A03CAA">
              <w:rPr>
                <w:rFonts w:ascii="CordiaUPC" w:hAnsi="CordiaUPC" w:cs="CordiaUPC" w:hint="cs"/>
                <w:sz w:val="26"/>
                <w:szCs w:val="26"/>
                <w:lang w:bidi="th-TH"/>
              </w:rPr>
              <w:t>30 June</w:t>
            </w:r>
          </w:p>
        </w:tc>
        <w:tc>
          <w:tcPr>
            <w:tcW w:w="178" w:type="dxa"/>
          </w:tcPr>
          <w:p w14:paraId="7D75C988" w14:textId="77777777" w:rsidR="00D10433" w:rsidRPr="00554EC3" w:rsidRDefault="00D10433" w:rsidP="00D10433">
            <w:pPr>
              <w:spacing w:line="220" w:lineRule="exact"/>
              <w:ind w:left="-108" w:right="-108"/>
              <w:rPr>
                <w:rFonts w:ascii="CordiaUPC" w:hAnsi="CordiaUPC" w:cs="CordiaUPC"/>
                <w:sz w:val="26"/>
                <w:szCs w:val="26"/>
                <w:rtl/>
                <w:cs/>
              </w:rPr>
            </w:pPr>
          </w:p>
        </w:tc>
        <w:tc>
          <w:tcPr>
            <w:tcW w:w="1172" w:type="dxa"/>
          </w:tcPr>
          <w:p w14:paraId="2AC154A1" w14:textId="628BAD7C"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color w:val="000000"/>
                <w:sz w:val="26"/>
                <w:szCs w:val="26"/>
                <w:lang w:val="en-US" w:eastAsia="en-GB" w:bidi="th-TH"/>
              </w:rPr>
              <w:t>31 December</w:t>
            </w:r>
          </w:p>
        </w:tc>
      </w:tr>
      <w:tr w:rsidR="00D10433" w:rsidRPr="00554EC3" w14:paraId="48802B31" w14:textId="77777777" w:rsidTr="00596446">
        <w:trPr>
          <w:cantSplit/>
          <w:tblHeader/>
        </w:trPr>
        <w:tc>
          <w:tcPr>
            <w:tcW w:w="4140" w:type="dxa"/>
          </w:tcPr>
          <w:p w14:paraId="11681E15" w14:textId="77777777" w:rsidR="00D10433" w:rsidRPr="00554EC3" w:rsidRDefault="00D10433" w:rsidP="00D10433">
            <w:pPr>
              <w:pStyle w:val="acctfourfigures"/>
              <w:spacing w:line="220" w:lineRule="exact"/>
              <w:ind w:right="-79"/>
              <w:rPr>
                <w:rFonts w:ascii="CordiaUPC" w:hAnsi="CordiaUPC" w:cs="CordiaUPC"/>
                <w:sz w:val="26"/>
                <w:szCs w:val="26"/>
              </w:rPr>
            </w:pPr>
          </w:p>
        </w:tc>
        <w:tc>
          <w:tcPr>
            <w:tcW w:w="1170" w:type="dxa"/>
            <w:vAlign w:val="bottom"/>
          </w:tcPr>
          <w:p w14:paraId="6256D3DC" w14:textId="238B5C45"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78" w:type="dxa"/>
          </w:tcPr>
          <w:p w14:paraId="380A7CA8" w14:textId="77777777" w:rsidR="00D10433" w:rsidRPr="00554EC3" w:rsidRDefault="00D10433" w:rsidP="00D10433">
            <w:pPr>
              <w:spacing w:line="220" w:lineRule="exact"/>
              <w:ind w:left="-108" w:right="-108"/>
              <w:rPr>
                <w:rFonts w:ascii="CordiaUPC" w:hAnsi="CordiaUPC" w:cs="CordiaUPC"/>
                <w:sz w:val="26"/>
                <w:szCs w:val="26"/>
                <w:rtl/>
                <w:cs/>
              </w:rPr>
            </w:pPr>
          </w:p>
        </w:tc>
        <w:tc>
          <w:tcPr>
            <w:tcW w:w="1262" w:type="dxa"/>
          </w:tcPr>
          <w:p w14:paraId="055D1BCA" w14:textId="345F7DF6"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78" w:type="dxa"/>
            <w:vAlign w:val="bottom"/>
          </w:tcPr>
          <w:p w14:paraId="5FFFD74B" w14:textId="77777777" w:rsidR="00D10433" w:rsidRPr="00554EC3" w:rsidRDefault="00D10433" w:rsidP="00D10433">
            <w:pPr>
              <w:spacing w:line="220" w:lineRule="exact"/>
              <w:ind w:left="-108" w:right="-108"/>
              <w:jc w:val="center"/>
              <w:rPr>
                <w:rFonts w:ascii="CordiaUPC" w:hAnsi="CordiaUPC" w:cs="CordiaUPC"/>
                <w:sz w:val="26"/>
                <w:szCs w:val="26"/>
                <w:rtl/>
                <w:cs/>
              </w:rPr>
            </w:pPr>
          </w:p>
        </w:tc>
        <w:tc>
          <w:tcPr>
            <w:tcW w:w="1082" w:type="dxa"/>
            <w:vAlign w:val="bottom"/>
          </w:tcPr>
          <w:p w14:paraId="74F339F3" w14:textId="4E70175D"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78" w:type="dxa"/>
          </w:tcPr>
          <w:p w14:paraId="32031A16" w14:textId="77777777" w:rsidR="00D10433" w:rsidRPr="00554EC3" w:rsidRDefault="00D10433" w:rsidP="00D10433">
            <w:pPr>
              <w:spacing w:line="220" w:lineRule="exact"/>
              <w:ind w:left="-108" w:right="-108"/>
              <w:rPr>
                <w:rFonts w:ascii="CordiaUPC" w:hAnsi="CordiaUPC" w:cs="CordiaUPC"/>
                <w:sz w:val="26"/>
                <w:szCs w:val="26"/>
                <w:rtl/>
                <w:cs/>
              </w:rPr>
            </w:pPr>
          </w:p>
        </w:tc>
        <w:tc>
          <w:tcPr>
            <w:tcW w:w="1172" w:type="dxa"/>
          </w:tcPr>
          <w:p w14:paraId="3C0C8CBE" w14:textId="3D3D3230" w:rsidR="00D10433" w:rsidRPr="00554EC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553251" w:rsidRPr="00554EC3" w14:paraId="66843FB3" w14:textId="77777777" w:rsidTr="00596446">
        <w:trPr>
          <w:cantSplit/>
          <w:trHeight w:val="101"/>
          <w:tblHeader/>
        </w:trPr>
        <w:tc>
          <w:tcPr>
            <w:tcW w:w="4140" w:type="dxa"/>
          </w:tcPr>
          <w:p w14:paraId="68D2E378" w14:textId="77777777" w:rsidR="00553251" w:rsidRPr="00554EC3" w:rsidRDefault="00553251" w:rsidP="00554EC3">
            <w:pPr>
              <w:pStyle w:val="acctfourfigures"/>
              <w:spacing w:line="220" w:lineRule="exact"/>
              <w:ind w:right="-79"/>
              <w:rPr>
                <w:rFonts w:ascii="CordiaUPC" w:hAnsi="CordiaUPC" w:cs="CordiaUPC"/>
                <w:sz w:val="26"/>
                <w:szCs w:val="26"/>
              </w:rPr>
            </w:pPr>
          </w:p>
        </w:tc>
        <w:tc>
          <w:tcPr>
            <w:tcW w:w="5220" w:type="dxa"/>
            <w:gridSpan w:val="7"/>
            <w:vAlign w:val="bottom"/>
          </w:tcPr>
          <w:p w14:paraId="7D6D55DF" w14:textId="77777777" w:rsidR="00553251" w:rsidRPr="00554EC3" w:rsidRDefault="00553251" w:rsidP="00554EC3">
            <w:pPr>
              <w:pStyle w:val="acctmergecolhdg"/>
              <w:spacing w:line="220" w:lineRule="exact"/>
              <w:ind w:right="-79"/>
              <w:rPr>
                <w:rFonts w:ascii="CordiaUPC" w:hAnsi="CordiaUPC" w:cs="CordiaUPC"/>
                <w:b w:val="0"/>
                <w:bCs/>
                <w:sz w:val="26"/>
                <w:szCs w:val="26"/>
              </w:rPr>
            </w:pPr>
            <w:r w:rsidRPr="00554EC3">
              <w:rPr>
                <w:rFonts w:ascii="CordiaUPC" w:hAnsi="CordiaUPC" w:cs="CordiaUPC" w:hint="cs"/>
                <w:b w:val="0"/>
                <w:bCs/>
                <w:i/>
                <w:iCs/>
                <w:sz w:val="26"/>
                <w:szCs w:val="26"/>
              </w:rPr>
              <w:t>(in million Baht)</w:t>
            </w:r>
          </w:p>
        </w:tc>
      </w:tr>
      <w:tr w:rsidR="00A03CAA" w:rsidRPr="00554EC3" w14:paraId="4DF71C57" w14:textId="77777777" w:rsidTr="00596446">
        <w:trPr>
          <w:cantSplit/>
          <w:trHeight w:val="80"/>
        </w:trPr>
        <w:tc>
          <w:tcPr>
            <w:tcW w:w="4140" w:type="dxa"/>
          </w:tcPr>
          <w:p w14:paraId="7A8CA13F" w14:textId="214D3B4F" w:rsidR="00A03CAA" w:rsidRPr="00A03CAA" w:rsidRDefault="00A03CAA" w:rsidP="00A03CAA">
            <w:pPr>
              <w:spacing w:line="220" w:lineRule="exact"/>
              <w:ind w:right="-79"/>
              <w:rPr>
                <w:rFonts w:ascii="CordiaUPC" w:hAnsi="CordiaUPC" w:cs="CordiaUPC"/>
                <w:sz w:val="26"/>
                <w:szCs w:val="26"/>
                <w:lang w:bidi="th-TH"/>
              </w:rPr>
            </w:pPr>
            <w:r w:rsidRPr="00A03CAA">
              <w:rPr>
                <w:rFonts w:ascii="CordiaUPC" w:hAnsi="CordiaUPC" w:cs="CordiaUPC" w:hint="cs"/>
                <w:sz w:val="26"/>
                <w:szCs w:val="26"/>
                <w:lang w:bidi="th-TH"/>
              </w:rPr>
              <w:t>Beginning balance</w:t>
            </w:r>
          </w:p>
        </w:tc>
        <w:tc>
          <w:tcPr>
            <w:tcW w:w="1170" w:type="dxa"/>
          </w:tcPr>
          <w:p w14:paraId="0012EB52" w14:textId="5C1F4440" w:rsidR="00A03CAA" w:rsidRPr="00A03CAA"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r w:rsidRPr="00A03CAA">
              <w:rPr>
                <w:rFonts w:ascii="CordiaUPC" w:hAnsi="CordiaUPC" w:cs="CordiaUPC"/>
                <w:sz w:val="26"/>
                <w:szCs w:val="26"/>
                <w:lang w:bidi="th-TH"/>
              </w:rPr>
              <w:t>4,356</w:t>
            </w:r>
          </w:p>
        </w:tc>
        <w:tc>
          <w:tcPr>
            <w:tcW w:w="178" w:type="dxa"/>
          </w:tcPr>
          <w:p w14:paraId="70DA5EF6" w14:textId="77777777" w:rsidR="00A03CAA" w:rsidRPr="00554EC3" w:rsidRDefault="00A03CAA" w:rsidP="00A03CAA">
            <w:pPr>
              <w:pStyle w:val="acctfourfigures"/>
              <w:tabs>
                <w:tab w:val="clear" w:pos="765"/>
                <w:tab w:val="decimal" w:pos="911"/>
              </w:tabs>
              <w:spacing w:line="220" w:lineRule="exact"/>
              <w:ind w:right="-72"/>
              <w:jc w:val="center"/>
              <w:rPr>
                <w:rFonts w:ascii="CordiaUPC" w:hAnsi="CordiaUPC" w:cs="CordiaUPC"/>
                <w:sz w:val="26"/>
                <w:szCs w:val="26"/>
              </w:rPr>
            </w:pPr>
          </w:p>
        </w:tc>
        <w:tc>
          <w:tcPr>
            <w:tcW w:w="1262" w:type="dxa"/>
          </w:tcPr>
          <w:p w14:paraId="0479E9B9" w14:textId="4E62B06C"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5,142</w:t>
            </w:r>
          </w:p>
        </w:tc>
        <w:tc>
          <w:tcPr>
            <w:tcW w:w="178" w:type="dxa"/>
            <w:vAlign w:val="bottom"/>
          </w:tcPr>
          <w:p w14:paraId="5408241D"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575E586E" w14:textId="545388F8" w:rsidR="00A03CAA" w:rsidRPr="00A03CAA" w:rsidRDefault="00A03CAA" w:rsidP="00A03CAA">
            <w:pPr>
              <w:pStyle w:val="acctfourfigures"/>
              <w:tabs>
                <w:tab w:val="clear" w:pos="765"/>
                <w:tab w:val="decimal" w:pos="911"/>
              </w:tabs>
              <w:spacing w:line="220" w:lineRule="exact"/>
              <w:ind w:right="-72"/>
              <w:rPr>
                <w:rFonts w:ascii="CordiaUPC" w:hAnsi="CordiaUPC" w:cs="CordiaUPC"/>
                <w:sz w:val="26"/>
                <w:szCs w:val="26"/>
              </w:rPr>
            </w:pPr>
            <w:r w:rsidRPr="00A03CAA">
              <w:rPr>
                <w:rFonts w:ascii="CordiaUPC" w:hAnsi="CordiaUPC" w:cs="CordiaUPC"/>
                <w:sz w:val="26"/>
                <w:szCs w:val="26"/>
                <w:lang w:val="en-US" w:bidi="th-TH"/>
              </w:rPr>
              <w:t>2,507</w:t>
            </w:r>
          </w:p>
        </w:tc>
        <w:tc>
          <w:tcPr>
            <w:tcW w:w="178" w:type="dxa"/>
            <w:vAlign w:val="bottom"/>
          </w:tcPr>
          <w:p w14:paraId="5973636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AB85DE6" w14:textId="7FB9071A"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lang w:val="en-US" w:bidi="th-TH"/>
              </w:rPr>
              <w:t>1,720</w:t>
            </w:r>
          </w:p>
        </w:tc>
      </w:tr>
      <w:tr w:rsidR="00A03CAA" w:rsidRPr="00554EC3" w14:paraId="24A12488" w14:textId="77777777" w:rsidTr="00596446">
        <w:trPr>
          <w:cantSplit/>
        </w:trPr>
        <w:tc>
          <w:tcPr>
            <w:tcW w:w="4140" w:type="dxa"/>
          </w:tcPr>
          <w:p w14:paraId="43CE37AD" w14:textId="6CF9B424" w:rsidR="00A03CAA" w:rsidRPr="00A03CAA" w:rsidRDefault="00A03CAA" w:rsidP="00A03CAA">
            <w:pPr>
              <w:spacing w:line="220" w:lineRule="exact"/>
              <w:ind w:left="11" w:right="-79"/>
              <w:rPr>
                <w:rFonts w:ascii="CordiaUPC" w:hAnsi="CordiaUPC" w:cs="CordiaUPC"/>
                <w:sz w:val="26"/>
                <w:szCs w:val="26"/>
                <w:cs/>
                <w:lang w:bidi="th-TH"/>
              </w:rPr>
            </w:pPr>
            <w:r w:rsidRPr="00A03CAA">
              <w:rPr>
                <w:rFonts w:ascii="CordiaUPC" w:hAnsi="CordiaUPC" w:cs="CordiaUPC" w:hint="cs"/>
                <w:sz w:val="26"/>
                <w:szCs w:val="26"/>
                <w:lang w:bidi="th-TH"/>
              </w:rPr>
              <w:t>Employee benefits obligations transferred in/ (out)</w:t>
            </w:r>
          </w:p>
        </w:tc>
        <w:tc>
          <w:tcPr>
            <w:tcW w:w="1170" w:type="dxa"/>
          </w:tcPr>
          <w:p w14:paraId="593AB459" w14:textId="442628D9" w:rsidR="00A03CAA" w:rsidRPr="00554EC3" w:rsidRDefault="00112AF9"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(4)</w:t>
            </w:r>
          </w:p>
        </w:tc>
        <w:tc>
          <w:tcPr>
            <w:tcW w:w="178" w:type="dxa"/>
          </w:tcPr>
          <w:p w14:paraId="3C25A5A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B4FEF87" w14:textId="3FAFDA69"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rPr>
              <w:t>(14)</w:t>
            </w:r>
          </w:p>
        </w:tc>
        <w:tc>
          <w:tcPr>
            <w:tcW w:w="178" w:type="dxa"/>
            <w:vAlign w:val="bottom"/>
          </w:tcPr>
          <w:p w14:paraId="14A4BFF3"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0F647FB5" w14:textId="1F78644E" w:rsidR="00A03CAA" w:rsidRPr="00554EC3" w:rsidRDefault="00112AF9"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1,249</w:t>
            </w:r>
          </w:p>
        </w:tc>
        <w:tc>
          <w:tcPr>
            <w:tcW w:w="178" w:type="dxa"/>
            <w:vAlign w:val="bottom"/>
          </w:tcPr>
          <w:p w14:paraId="1D83FF99"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6BF156F0" w14:textId="6A485523"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lang w:val="en-US" w:bidi="th-TH"/>
              </w:rPr>
            </w:pPr>
            <w:r>
              <w:rPr>
                <w:rFonts w:ascii="CordiaUPC" w:hAnsi="CordiaUPC" w:cs="CordiaUPC"/>
                <w:sz w:val="26"/>
                <w:szCs w:val="26"/>
              </w:rPr>
              <w:t>970</w:t>
            </w:r>
          </w:p>
        </w:tc>
      </w:tr>
      <w:tr w:rsidR="00A03CAA" w:rsidRPr="00554EC3" w14:paraId="77ADDD73" w14:textId="77777777" w:rsidTr="00596446">
        <w:trPr>
          <w:cantSplit/>
        </w:trPr>
        <w:tc>
          <w:tcPr>
            <w:tcW w:w="4140" w:type="dxa"/>
          </w:tcPr>
          <w:p w14:paraId="56A12686" w14:textId="77777777" w:rsidR="00A03CAA" w:rsidRPr="00A03CAA" w:rsidRDefault="00A03CAA" w:rsidP="00A03CAA">
            <w:pPr>
              <w:spacing w:line="220" w:lineRule="exact"/>
              <w:ind w:left="17" w:right="-79"/>
              <w:rPr>
                <w:rFonts w:ascii="CordiaUPC" w:hAnsi="CordiaUPC" w:cs="CordiaUPC"/>
                <w:b/>
                <w:bCs/>
                <w:sz w:val="26"/>
                <w:szCs w:val="26"/>
              </w:rPr>
            </w:pPr>
          </w:p>
        </w:tc>
        <w:tc>
          <w:tcPr>
            <w:tcW w:w="1170" w:type="dxa"/>
          </w:tcPr>
          <w:p w14:paraId="7F4FBADE"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30C0CED6"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6FCBA8B4"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7313EDBC"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5E94384F"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7741280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19A8B17E"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r>
      <w:tr w:rsidR="00A03CAA" w:rsidRPr="00554EC3" w14:paraId="5305F0F0" w14:textId="77777777" w:rsidTr="00596446">
        <w:trPr>
          <w:cantSplit/>
        </w:trPr>
        <w:tc>
          <w:tcPr>
            <w:tcW w:w="4140" w:type="dxa"/>
          </w:tcPr>
          <w:p w14:paraId="6FEE7BEC" w14:textId="574EF0C0" w:rsidR="00A03CAA" w:rsidRPr="00A03CAA" w:rsidRDefault="00A03CAA" w:rsidP="00A03CAA">
            <w:pPr>
              <w:spacing w:line="220" w:lineRule="exact"/>
              <w:ind w:left="180" w:right="-79" w:hanging="180"/>
              <w:rPr>
                <w:rFonts w:ascii="CordiaUPC" w:hAnsi="CordiaUPC" w:cs="CordiaUPC"/>
                <w:b/>
                <w:bCs/>
                <w:sz w:val="26"/>
                <w:szCs w:val="26"/>
                <w:lang w:bidi="th-TH"/>
              </w:rPr>
            </w:pPr>
            <w:r w:rsidRPr="00A03CAA">
              <w:rPr>
                <w:rFonts w:ascii="CordiaUPC" w:hAnsi="CordiaUPC" w:cs="CordiaUPC" w:hint="cs"/>
                <w:b/>
                <w:bCs/>
                <w:spacing w:val="-4"/>
                <w:sz w:val="26"/>
                <w:szCs w:val="26"/>
              </w:rPr>
              <w:t>Included in profit or loss</w:t>
            </w:r>
          </w:p>
        </w:tc>
        <w:tc>
          <w:tcPr>
            <w:tcW w:w="1170" w:type="dxa"/>
          </w:tcPr>
          <w:p w14:paraId="2B15037F"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6033F53A"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4453A6F5"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5838ECA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1ADABE59"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54C51859"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843FB2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r>
      <w:tr w:rsidR="00A03CAA" w:rsidRPr="00554EC3" w14:paraId="7A6F4F1B" w14:textId="77777777" w:rsidTr="00596446">
        <w:trPr>
          <w:cantSplit/>
        </w:trPr>
        <w:tc>
          <w:tcPr>
            <w:tcW w:w="4140" w:type="dxa"/>
          </w:tcPr>
          <w:p w14:paraId="5CAFB9D7" w14:textId="77777777" w:rsidR="00A03CAA" w:rsidRPr="00A03CAA" w:rsidRDefault="00A03CAA" w:rsidP="00A03CAA">
            <w:pPr>
              <w:spacing w:line="220" w:lineRule="exact"/>
              <w:ind w:left="180" w:right="-79" w:hanging="180"/>
              <w:rPr>
                <w:rFonts w:ascii="CordiaUPC" w:hAnsi="CordiaUPC" w:cs="CordiaUPC"/>
                <w:sz w:val="26"/>
                <w:szCs w:val="26"/>
                <w:lang w:bidi="th-TH"/>
              </w:rPr>
            </w:pPr>
            <w:r w:rsidRPr="00A03CAA">
              <w:rPr>
                <w:rFonts w:ascii="CordiaUPC" w:hAnsi="CordiaUPC" w:cs="CordiaUPC" w:hint="cs"/>
                <w:sz w:val="26"/>
                <w:szCs w:val="26"/>
                <w:lang w:bidi="th-TH"/>
              </w:rPr>
              <w:t>Current service cost</w:t>
            </w:r>
          </w:p>
        </w:tc>
        <w:tc>
          <w:tcPr>
            <w:tcW w:w="1170" w:type="dxa"/>
          </w:tcPr>
          <w:p w14:paraId="5C7957A7" w14:textId="72DF80AB" w:rsidR="00A03CAA" w:rsidRPr="00554EC3" w:rsidRDefault="00112AF9"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505</w:t>
            </w:r>
          </w:p>
        </w:tc>
        <w:tc>
          <w:tcPr>
            <w:tcW w:w="178" w:type="dxa"/>
          </w:tcPr>
          <w:p w14:paraId="362486BF"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32522880" w14:textId="2E383A6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435</w:t>
            </w:r>
          </w:p>
        </w:tc>
        <w:tc>
          <w:tcPr>
            <w:tcW w:w="178" w:type="dxa"/>
            <w:vAlign w:val="bottom"/>
          </w:tcPr>
          <w:p w14:paraId="14E88B8C"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383E338E" w14:textId="7DCC6CCA" w:rsidR="00A03CAA" w:rsidRPr="00554EC3" w:rsidRDefault="00112AF9"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210</w:t>
            </w:r>
          </w:p>
        </w:tc>
        <w:tc>
          <w:tcPr>
            <w:tcW w:w="178" w:type="dxa"/>
            <w:vAlign w:val="bottom"/>
          </w:tcPr>
          <w:p w14:paraId="454CA32E"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81CF853" w14:textId="66D0373C"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261</w:t>
            </w:r>
          </w:p>
        </w:tc>
      </w:tr>
      <w:tr w:rsidR="00A03CAA" w:rsidRPr="00554EC3" w14:paraId="1F826A9D" w14:textId="77777777" w:rsidTr="00596446">
        <w:trPr>
          <w:cantSplit/>
        </w:trPr>
        <w:tc>
          <w:tcPr>
            <w:tcW w:w="4140" w:type="dxa"/>
          </w:tcPr>
          <w:p w14:paraId="2954C411" w14:textId="77777777" w:rsidR="00A03CAA" w:rsidRPr="00A03CAA" w:rsidRDefault="00A03CAA" w:rsidP="00A03CAA">
            <w:pPr>
              <w:spacing w:line="220" w:lineRule="exact"/>
              <w:ind w:left="180" w:right="-79" w:hanging="180"/>
              <w:rPr>
                <w:rFonts w:ascii="CordiaUPC" w:hAnsi="CordiaUPC" w:cs="CordiaUPC"/>
                <w:sz w:val="26"/>
                <w:szCs w:val="26"/>
                <w:lang w:bidi="th-TH"/>
              </w:rPr>
            </w:pPr>
            <w:r w:rsidRPr="00A03CAA">
              <w:rPr>
                <w:rFonts w:ascii="CordiaUPC" w:hAnsi="CordiaUPC" w:cs="CordiaUPC" w:hint="cs"/>
                <w:sz w:val="26"/>
                <w:szCs w:val="26"/>
                <w:lang w:bidi="th-TH"/>
              </w:rPr>
              <w:t>Past service cost</w:t>
            </w:r>
          </w:p>
        </w:tc>
        <w:tc>
          <w:tcPr>
            <w:tcW w:w="1170" w:type="dxa"/>
          </w:tcPr>
          <w:p w14:paraId="33F28410" w14:textId="392368ED" w:rsidR="00A03CAA" w:rsidRPr="00554EC3" w:rsidRDefault="00112AF9"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(34</w:t>
            </w:r>
            <w:r w:rsidR="0012064F">
              <w:rPr>
                <w:rFonts w:ascii="CordiaUPC" w:hAnsi="CordiaUPC" w:cs="CordiaUPC"/>
                <w:sz w:val="26"/>
                <w:szCs w:val="26"/>
                <w:lang w:val="en-US" w:bidi="th-TH"/>
              </w:rPr>
              <w:t>2</w:t>
            </w:r>
            <w:r>
              <w:rPr>
                <w:rFonts w:ascii="CordiaUPC" w:hAnsi="CordiaUPC" w:cs="CordiaUPC"/>
                <w:sz w:val="26"/>
                <w:szCs w:val="26"/>
                <w:lang w:val="en-US" w:bidi="th-TH"/>
              </w:rPr>
              <w:t>)</w:t>
            </w:r>
          </w:p>
        </w:tc>
        <w:tc>
          <w:tcPr>
            <w:tcW w:w="178" w:type="dxa"/>
          </w:tcPr>
          <w:p w14:paraId="79C12304"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1693C0E" w14:textId="7785EC1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(195)</w:t>
            </w:r>
          </w:p>
        </w:tc>
        <w:tc>
          <w:tcPr>
            <w:tcW w:w="178" w:type="dxa"/>
            <w:vAlign w:val="bottom"/>
          </w:tcPr>
          <w:p w14:paraId="3D319245"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31C528DA" w14:textId="08CCE96D" w:rsidR="00A03CAA" w:rsidRPr="00554EC3" w:rsidRDefault="00112AF9" w:rsidP="00A03CAA">
            <w:pPr>
              <w:pStyle w:val="acctfourfigures"/>
              <w:tabs>
                <w:tab w:val="clear" w:pos="765"/>
                <w:tab w:val="decimal" w:pos="911"/>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12</w:t>
            </w:r>
            <w:r w:rsidR="0012064F">
              <w:rPr>
                <w:rFonts w:ascii="CordiaUPC" w:hAnsi="CordiaUPC" w:cs="CordiaUPC"/>
                <w:sz w:val="26"/>
                <w:szCs w:val="26"/>
                <w:lang w:val="en-US" w:bidi="th-TH"/>
              </w:rPr>
              <w:t>7</w:t>
            </w:r>
          </w:p>
        </w:tc>
        <w:tc>
          <w:tcPr>
            <w:tcW w:w="178" w:type="dxa"/>
            <w:vAlign w:val="bottom"/>
          </w:tcPr>
          <w:p w14:paraId="73BCF295"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2B33198" w14:textId="1BE3CAD1"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lang w:val="en-US" w:bidi="th-TH"/>
              </w:rPr>
            </w:pPr>
            <w:r>
              <w:rPr>
                <w:rFonts w:ascii="CordiaUPC" w:hAnsi="CordiaUPC" w:cs="CordiaUPC"/>
                <w:sz w:val="26"/>
                <w:szCs w:val="26"/>
                <w:lang w:bidi="th-TH"/>
              </w:rPr>
              <w:t>93</w:t>
            </w:r>
          </w:p>
        </w:tc>
      </w:tr>
      <w:tr w:rsidR="00A03CAA" w:rsidRPr="00554EC3" w14:paraId="2CA02BD6" w14:textId="77777777" w:rsidTr="00596446">
        <w:trPr>
          <w:cantSplit/>
        </w:trPr>
        <w:tc>
          <w:tcPr>
            <w:tcW w:w="4140" w:type="dxa"/>
          </w:tcPr>
          <w:p w14:paraId="6940CD11" w14:textId="77777777" w:rsidR="00A03CAA" w:rsidRPr="00A03CAA" w:rsidRDefault="00A03CAA" w:rsidP="00A03CAA">
            <w:pPr>
              <w:spacing w:line="220" w:lineRule="exact"/>
              <w:ind w:left="180" w:right="-79" w:hanging="180"/>
              <w:rPr>
                <w:rFonts w:ascii="CordiaUPC" w:hAnsi="CordiaUPC" w:cs="CordiaUPC"/>
                <w:sz w:val="26"/>
                <w:szCs w:val="26"/>
                <w:lang w:bidi="th-TH"/>
              </w:rPr>
            </w:pPr>
            <w:r w:rsidRPr="00A03CAA">
              <w:rPr>
                <w:rFonts w:ascii="CordiaUPC" w:hAnsi="CordiaUPC" w:cs="CordiaUPC" w:hint="cs"/>
                <w:sz w:val="26"/>
                <w:szCs w:val="26"/>
                <w:lang w:bidi="th-TH"/>
              </w:rPr>
              <w:t>Interest on obligation</w:t>
            </w:r>
          </w:p>
        </w:tc>
        <w:tc>
          <w:tcPr>
            <w:tcW w:w="1170" w:type="dxa"/>
            <w:tcBorders>
              <w:bottom w:val="single" w:sz="4" w:space="0" w:color="auto"/>
            </w:tcBorders>
          </w:tcPr>
          <w:p w14:paraId="760802AD" w14:textId="3EFD7E33" w:rsidR="00A03CAA" w:rsidRPr="00554EC3" w:rsidRDefault="00112AF9"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2</w:t>
            </w:r>
            <w:r w:rsidR="0012064F">
              <w:rPr>
                <w:rFonts w:ascii="CordiaUPC" w:hAnsi="CordiaUPC" w:cs="CordiaUPC"/>
                <w:sz w:val="26"/>
                <w:szCs w:val="26"/>
                <w:lang w:val="en-US" w:bidi="th-TH"/>
              </w:rPr>
              <w:t>3</w:t>
            </w:r>
          </w:p>
        </w:tc>
        <w:tc>
          <w:tcPr>
            <w:tcW w:w="178" w:type="dxa"/>
          </w:tcPr>
          <w:p w14:paraId="2C5BB09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Borders>
              <w:bottom w:val="single" w:sz="4" w:space="0" w:color="auto"/>
            </w:tcBorders>
          </w:tcPr>
          <w:p w14:paraId="54917F1E" w14:textId="28DABEC5"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94</w:t>
            </w:r>
          </w:p>
        </w:tc>
        <w:tc>
          <w:tcPr>
            <w:tcW w:w="178" w:type="dxa"/>
            <w:vAlign w:val="bottom"/>
          </w:tcPr>
          <w:p w14:paraId="6CC696EF"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bottom w:val="single" w:sz="4" w:space="0" w:color="auto"/>
            </w:tcBorders>
          </w:tcPr>
          <w:p w14:paraId="19994464" w14:textId="2B40732E" w:rsidR="00A03CAA" w:rsidRPr="00554EC3" w:rsidRDefault="00560610"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19</w:t>
            </w:r>
          </w:p>
        </w:tc>
        <w:tc>
          <w:tcPr>
            <w:tcW w:w="178" w:type="dxa"/>
            <w:vAlign w:val="bottom"/>
          </w:tcPr>
          <w:p w14:paraId="27E163A8"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Borders>
              <w:bottom w:val="single" w:sz="4" w:space="0" w:color="auto"/>
            </w:tcBorders>
          </w:tcPr>
          <w:p w14:paraId="0CB8E7C5" w14:textId="4A1BB45E"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46</w:t>
            </w:r>
          </w:p>
        </w:tc>
      </w:tr>
      <w:tr w:rsidR="00A03CAA" w:rsidRPr="00554EC3" w14:paraId="199CCDEC" w14:textId="77777777" w:rsidTr="00C91421">
        <w:trPr>
          <w:cantSplit/>
        </w:trPr>
        <w:tc>
          <w:tcPr>
            <w:tcW w:w="4140" w:type="dxa"/>
          </w:tcPr>
          <w:p w14:paraId="17BE7E39" w14:textId="77777777" w:rsidR="00A03CAA" w:rsidRPr="00A03CAA" w:rsidRDefault="00A03CAA" w:rsidP="00A03CAA">
            <w:pPr>
              <w:spacing w:line="220" w:lineRule="exact"/>
              <w:ind w:left="180" w:right="-79" w:hanging="180"/>
              <w:rPr>
                <w:rFonts w:ascii="CordiaUPC" w:hAnsi="CordiaUPC" w:cs="CordiaUPC"/>
                <w:sz w:val="26"/>
                <w:szCs w:val="26"/>
              </w:rPr>
            </w:pPr>
          </w:p>
        </w:tc>
        <w:tc>
          <w:tcPr>
            <w:tcW w:w="1170" w:type="dxa"/>
          </w:tcPr>
          <w:p w14:paraId="01FCFD25" w14:textId="1A4E7050" w:rsidR="00A03CAA" w:rsidRPr="00554EC3" w:rsidRDefault="00112AF9" w:rsidP="00A03CAA">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18</w:t>
            </w:r>
            <w:r w:rsidR="0012064F">
              <w:rPr>
                <w:rFonts w:ascii="CordiaUPC" w:hAnsi="CordiaUPC" w:cs="CordiaUPC"/>
                <w:b/>
                <w:bCs/>
                <w:sz w:val="26"/>
                <w:szCs w:val="26"/>
                <w:lang w:val="en-US" w:bidi="th-TH"/>
              </w:rPr>
              <w:t>6</w:t>
            </w:r>
          </w:p>
        </w:tc>
        <w:tc>
          <w:tcPr>
            <w:tcW w:w="178" w:type="dxa"/>
          </w:tcPr>
          <w:p w14:paraId="61881CE7"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b/>
                <w:bCs/>
                <w:sz w:val="26"/>
                <w:szCs w:val="26"/>
              </w:rPr>
            </w:pPr>
          </w:p>
        </w:tc>
        <w:tc>
          <w:tcPr>
            <w:tcW w:w="1262" w:type="dxa"/>
            <w:tcBorders>
              <w:top w:val="single" w:sz="4" w:space="0" w:color="auto"/>
              <w:bottom w:val="single" w:sz="4" w:space="0" w:color="auto"/>
            </w:tcBorders>
          </w:tcPr>
          <w:p w14:paraId="3DC9A70E" w14:textId="14335FE7" w:rsidR="00A03CAA" w:rsidRPr="00554EC3" w:rsidRDefault="00A03CAA" w:rsidP="00A03CAA">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334</w:t>
            </w:r>
          </w:p>
        </w:tc>
        <w:tc>
          <w:tcPr>
            <w:tcW w:w="178" w:type="dxa"/>
            <w:vAlign w:val="bottom"/>
          </w:tcPr>
          <w:p w14:paraId="7C1AAC75"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bottom w:val="single" w:sz="4" w:space="0" w:color="auto"/>
            </w:tcBorders>
          </w:tcPr>
          <w:p w14:paraId="265705AF" w14:textId="33DFD80B" w:rsidR="00A03CAA" w:rsidRPr="00554EC3" w:rsidRDefault="00112AF9" w:rsidP="00A03CAA">
            <w:pPr>
              <w:pStyle w:val="acctfourfigures"/>
              <w:tabs>
                <w:tab w:val="clear" w:pos="765"/>
                <w:tab w:val="decimal" w:pos="911"/>
              </w:tabs>
              <w:spacing w:line="220" w:lineRule="exact"/>
              <w:ind w:right="-72"/>
              <w:rPr>
                <w:rFonts w:ascii="CordiaUPC" w:hAnsi="CordiaUPC" w:cs="CordiaUPC"/>
                <w:b/>
                <w:bCs/>
                <w:sz w:val="26"/>
                <w:szCs w:val="26"/>
                <w:lang w:val="en-US"/>
              </w:rPr>
            </w:pPr>
            <w:r>
              <w:rPr>
                <w:rFonts w:ascii="CordiaUPC" w:hAnsi="CordiaUPC" w:cs="CordiaUPC"/>
                <w:b/>
                <w:bCs/>
                <w:sz w:val="26"/>
                <w:szCs w:val="26"/>
                <w:lang w:val="en-US"/>
              </w:rPr>
              <w:t>35</w:t>
            </w:r>
            <w:r w:rsidR="00560610">
              <w:rPr>
                <w:rFonts w:ascii="CordiaUPC" w:hAnsi="CordiaUPC" w:cs="CordiaUPC"/>
                <w:b/>
                <w:bCs/>
                <w:sz w:val="26"/>
                <w:szCs w:val="26"/>
                <w:lang w:val="en-US"/>
              </w:rPr>
              <w:t>6</w:t>
            </w:r>
          </w:p>
        </w:tc>
        <w:tc>
          <w:tcPr>
            <w:tcW w:w="178" w:type="dxa"/>
            <w:vAlign w:val="bottom"/>
          </w:tcPr>
          <w:p w14:paraId="7381C3BE"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b/>
                <w:bCs/>
                <w:sz w:val="26"/>
                <w:szCs w:val="26"/>
              </w:rPr>
            </w:pPr>
          </w:p>
        </w:tc>
        <w:tc>
          <w:tcPr>
            <w:tcW w:w="1172" w:type="dxa"/>
            <w:tcBorders>
              <w:top w:val="single" w:sz="4" w:space="0" w:color="auto"/>
              <w:bottom w:val="single" w:sz="4" w:space="0" w:color="auto"/>
            </w:tcBorders>
          </w:tcPr>
          <w:p w14:paraId="543F4091" w14:textId="6250ABA2" w:rsidR="00A03CAA" w:rsidRPr="00554EC3" w:rsidRDefault="00A03CAA" w:rsidP="00A03CAA">
            <w:pPr>
              <w:pStyle w:val="acctfourfigures"/>
              <w:tabs>
                <w:tab w:val="clear" w:pos="765"/>
                <w:tab w:val="decimal" w:pos="911"/>
              </w:tabs>
              <w:spacing w:line="220" w:lineRule="exact"/>
              <w:ind w:right="-72"/>
              <w:rPr>
                <w:rFonts w:ascii="CordiaUPC" w:hAnsi="CordiaUPC" w:cs="CordiaUPC"/>
                <w:b/>
                <w:bCs/>
                <w:sz w:val="26"/>
                <w:szCs w:val="26"/>
                <w:lang w:val="en-US"/>
              </w:rPr>
            </w:pPr>
            <w:r>
              <w:rPr>
                <w:rFonts w:ascii="CordiaUPC" w:hAnsi="CordiaUPC" w:cs="CordiaUPC"/>
                <w:b/>
                <w:bCs/>
                <w:sz w:val="26"/>
                <w:szCs w:val="26"/>
                <w:lang w:bidi="th-TH"/>
              </w:rPr>
              <w:t>400</w:t>
            </w:r>
          </w:p>
        </w:tc>
      </w:tr>
      <w:tr w:rsidR="00A03CAA" w:rsidRPr="00554EC3" w14:paraId="62FE2F5E" w14:textId="77777777" w:rsidTr="00596446">
        <w:trPr>
          <w:cantSplit/>
        </w:trPr>
        <w:tc>
          <w:tcPr>
            <w:tcW w:w="4140" w:type="dxa"/>
          </w:tcPr>
          <w:p w14:paraId="2F94A902" w14:textId="77777777" w:rsidR="00A03CAA" w:rsidRPr="00A03CAA" w:rsidRDefault="00A03CAA" w:rsidP="00A03CAA">
            <w:pPr>
              <w:spacing w:line="220" w:lineRule="exact"/>
              <w:ind w:left="180" w:right="-79" w:hanging="180"/>
              <w:rPr>
                <w:rFonts w:ascii="CordiaUPC" w:hAnsi="CordiaUPC" w:cs="CordiaUPC"/>
                <w:b/>
                <w:bCs/>
                <w:spacing w:val="-4"/>
                <w:sz w:val="26"/>
                <w:szCs w:val="26"/>
              </w:rPr>
            </w:pPr>
            <w:r w:rsidRPr="00A03CAA">
              <w:rPr>
                <w:rFonts w:ascii="CordiaUPC" w:hAnsi="CordiaUPC" w:cs="CordiaUPC" w:hint="cs"/>
                <w:b/>
                <w:bCs/>
                <w:spacing w:val="-4"/>
                <w:sz w:val="26"/>
                <w:szCs w:val="26"/>
              </w:rPr>
              <w:t>Included in other comprehensive income</w:t>
            </w:r>
          </w:p>
        </w:tc>
        <w:tc>
          <w:tcPr>
            <w:tcW w:w="1170" w:type="dxa"/>
            <w:tcBorders>
              <w:top w:val="single" w:sz="4" w:space="0" w:color="auto"/>
            </w:tcBorders>
          </w:tcPr>
          <w:p w14:paraId="75247622"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12D4F057"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Borders>
              <w:top w:val="single" w:sz="4" w:space="0" w:color="auto"/>
            </w:tcBorders>
          </w:tcPr>
          <w:p w14:paraId="0E14E1FF"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522EA37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tcBorders>
            <w:vAlign w:val="bottom"/>
          </w:tcPr>
          <w:p w14:paraId="6240FB8B"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71FEE700"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Borders>
              <w:top w:val="single" w:sz="4" w:space="0" w:color="auto"/>
            </w:tcBorders>
            <w:vAlign w:val="bottom"/>
          </w:tcPr>
          <w:p w14:paraId="5AF0CD3B"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r>
      <w:tr w:rsidR="00A03CAA" w:rsidRPr="00554EC3" w14:paraId="15CF7998" w14:textId="77777777" w:rsidTr="00596446">
        <w:trPr>
          <w:cantSplit/>
        </w:trPr>
        <w:tc>
          <w:tcPr>
            <w:tcW w:w="4140" w:type="dxa"/>
          </w:tcPr>
          <w:p w14:paraId="4C6C084F" w14:textId="4DBB0A2F" w:rsidR="00A03CAA" w:rsidRPr="00A03CAA" w:rsidRDefault="00A03CAA" w:rsidP="00A03CAA">
            <w:pPr>
              <w:spacing w:line="220" w:lineRule="exact"/>
              <w:ind w:left="180" w:right="-79" w:hanging="180"/>
              <w:rPr>
                <w:rFonts w:ascii="CordiaUPC" w:hAnsi="CordiaUPC" w:cs="CordiaUPC"/>
                <w:sz w:val="26"/>
                <w:szCs w:val="26"/>
              </w:rPr>
            </w:pPr>
            <w:r w:rsidRPr="00A03CAA">
              <w:rPr>
                <w:rFonts w:ascii="CordiaUPC" w:hAnsi="CordiaUPC" w:cs="CordiaUPC" w:hint="cs"/>
                <w:sz w:val="26"/>
                <w:szCs w:val="26"/>
              </w:rPr>
              <w:t>Actuarial gain</w:t>
            </w:r>
            <w:r w:rsidRPr="00A03CAA">
              <w:rPr>
                <w:rFonts w:ascii="CordiaUPC" w:hAnsi="CordiaUPC" w:cs="CordiaUPC" w:hint="cs"/>
                <w:sz w:val="26"/>
                <w:szCs w:val="26"/>
                <w:lang w:bidi="th-TH"/>
              </w:rPr>
              <w:t xml:space="preserve"> </w:t>
            </w:r>
          </w:p>
        </w:tc>
        <w:tc>
          <w:tcPr>
            <w:tcW w:w="1170" w:type="dxa"/>
          </w:tcPr>
          <w:p w14:paraId="67878C66" w14:textId="49D795DB" w:rsidR="00A03CAA" w:rsidRPr="00554EC3" w:rsidRDefault="00112AF9"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(169)</w:t>
            </w:r>
          </w:p>
        </w:tc>
        <w:tc>
          <w:tcPr>
            <w:tcW w:w="178" w:type="dxa"/>
          </w:tcPr>
          <w:p w14:paraId="56220CC1"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735030EF" w14:textId="2A60C8A9"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r w:rsidRPr="003015E0">
              <w:rPr>
                <w:rFonts w:ascii="CordiaUPC" w:hAnsi="CordiaUPC" w:cs="CordiaUPC"/>
                <w:sz w:val="26"/>
                <w:szCs w:val="26"/>
                <w:lang w:val="en-US" w:bidi="th-TH"/>
              </w:rPr>
              <w:t>(683)</w:t>
            </w:r>
          </w:p>
        </w:tc>
        <w:tc>
          <w:tcPr>
            <w:tcW w:w="178" w:type="dxa"/>
            <w:vAlign w:val="bottom"/>
          </w:tcPr>
          <w:p w14:paraId="66724572"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8DF13BC" w14:textId="25B316FC" w:rsidR="00A03CAA" w:rsidRPr="00554EC3" w:rsidRDefault="00112AF9"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(165)</w:t>
            </w:r>
          </w:p>
        </w:tc>
        <w:tc>
          <w:tcPr>
            <w:tcW w:w="178" w:type="dxa"/>
            <w:vAlign w:val="bottom"/>
          </w:tcPr>
          <w:p w14:paraId="3104EDA9"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251E487C" w14:textId="51E49959"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r w:rsidRPr="003015E0">
              <w:rPr>
                <w:rFonts w:ascii="CordiaUPC" w:hAnsi="CordiaUPC" w:cs="CordiaUPC"/>
                <w:sz w:val="26"/>
                <w:szCs w:val="26"/>
              </w:rPr>
              <w:t>(252)</w:t>
            </w:r>
          </w:p>
        </w:tc>
      </w:tr>
      <w:tr w:rsidR="00A03CAA" w:rsidRPr="00554EC3" w14:paraId="025D7BA2" w14:textId="77777777" w:rsidTr="00596446">
        <w:trPr>
          <w:cantSplit/>
        </w:trPr>
        <w:tc>
          <w:tcPr>
            <w:tcW w:w="4140" w:type="dxa"/>
          </w:tcPr>
          <w:p w14:paraId="537866B4" w14:textId="77777777" w:rsidR="00A03CAA" w:rsidRPr="00A03CAA" w:rsidRDefault="00A03CAA" w:rsidP="00A03CAA">
            <w:pPr>
              <w:spacing w:line="220" w:lineRule="exact"/>
              <w:ind w:left="180" w:right="-79" w:hanging="180"/>
              <w:rPr>
                <w:rFonts w:ascii="CordiaUPC" w:hAnsi="CordiaUPC" w:cs="CordiaUPC"/>
                <w:sz w:val="26"/>
                <w:szCs w:val="26"/>
              </w:rPr>
            </w:pPr>
          </w:p>
        </w:tc>
        <w:tc>
          <w:tcPr>
            <w:tcW w:w="1170" w:type="dxa"/>
          </w:tcPr>
          <w:p w14:paraId="4D08E0DB"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68A706C0"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6ABAE1BE"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1E7328BE"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2EEB805"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5B167E18"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08F0363D"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r>
      <w:tr w:rsidR="00A03CAA" w:rsidRPr="00554EC3" w14:paraId="356CE2B8" w14:textId="77777777" w:rsidTr="00596446">
        <w:trPr>
          <w:cantSplit/>
        </w:trPr>
        <w:tc>
          <w:tcPr>
            <w:tcW w:w="4140" w:type="dxa"/>
          </w:tcPr>
          <w:p w14:paraId="575CB58A" w14:textId="77777777" w:rsidR="00A03CAA" w:rsidRPr="00A03CAA" w:rsidRDefault="00A03CAA" w:rsidP="00A03CAA">
            <w:pPr>
              <w:spacing w:line="220" w:lineRule="exact"/>
              <w:ind w:left="180" w:right="-79" w:hanging="180"/>
              <w:rPr>
                <w:rFonts w:ascii="CordiaUPC" w:hAnsi="CordiaUPC" w:cs="CordiaUPC"/>
                <w:b/>
                <w:bCs/>
                <w:sz w:val="26"/>
                <w:szCs w:val="26"/>
                <w:lang w:bidi="th-TH"/>
              </w:rPr>
            </w:pPr>
            <w:r w:rsidRPr="00A03CAA">
              <w:rPr>
                <w:rFonts w:ascii="CordiaUPC" w:hAnsi="CordiaUPC" w:cs="CordiaUPC" w:hint="cs"/>
                <w:b/>
                <w:bCs/>
                <w:sz w:val="26"/>
                <w:szCs w:val="26"/>
              </w:rPr>
              <w:t>Others</w:t>
            </w:r>
          </w:p>
        </w:tc>
        <w:tc>
          <w:tcPr>
            <w:tcW w:w="1170" w:type="dxa"/>
          </w:tcPr>
          <w:p w14:paraId="1AAD581D"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tcPr>
          <w:p w14:paraId="071A0703"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0C8BB398" w14:textId="7777777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p>
        </w:tc>
        <w:tc>
          <w:tcPr>
            <w:tcW w:w="178" w:type="dxa"/>
            <w:vAlign w:val="bottom"/>
          </w:tcPr>
          <w:p w14:paraId="667575DB"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43372FC5"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78" w:type="dxa"/>
            <w:vAlign w:val="bottom"/>
          </w:tcPr>
          <w:p w14:paraId="373070E8"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5868540A"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r>
      <w:tr w:rsidR="00A03CAA" w:rsidRPr="00554EC3" w14:paraId="45D8F9DA" w14:textId="77777777" w:rsidTr="00596446">
        <w:trPr>
          <w:cantSplit/>
        </w:trPr>
        <w:tc>
          <w:tcPr>
            <w:tcW w:w="4140" w:type="dxa"/>
          </w:tcPr>
          <w:p w14:paraId="2D427394" w14:textId="77777777" w:rsidR="00A03CAA" w:rsidRPr="00A03CAA" w:rsidRDefault="00A03CAA" w:rsidP="00A03CAA">
            <w:pPr>
              <w:spacing w:line="220" w:lineRule="exact"/>
              <w:ind w:left="180" w:right="-79" w:hanging="180"/>
              <w:rPr>
                <w:rFonts w:ascii="CordiaUPC" w:hAnsi="CordiaUPC" w:cs="CordiaUPC"/>
                <w:sz w:val="26"/>
                <w:szCs w:val="26"/>
              </w:rPr>
            </w:pPr>
            <w:r w:rsidRPr="00A03CAA">
              <w:rPr>
                <w:rFonts w:ascii="CordiaUPC" w:hAnsi="CordiaUPC" w:cs="CordiaUPC" w:hint="cs"/>
                <w:sz w:val="26"/>
                <w:szCs w:val="26"/>
              </w:rPr>
              <w:t>Benefits paid</w:t>
            </w:r>
          </w:p>
        </w:tc>
        <w:tc>
          <w:tcPr>
            <w:tcW w:w="1170" w:type="dxa"/>
          </w:tcPr>
          <w:p w14:paraId="6958BA39" w14:textId="3FF4E37C" w:rsidR="00A03CAA" w:rsidRPr="00554EC3" w:rsidRDefault="00112AF9"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lang w:val="en-US" w:bidi="th-TH"/>
              </w:rPr>
              <w:t>(66</w:t>
            </w:r>
            <w:r w:rsidR="0012064F">
              <w:rPr>
                <w:rFonts w:ascii="CordiaUPC" w:hAnsi="CordiaUPC" w:cs="CordiaUPC"/>
                <w:sz w:val="26"/>
                <w:szCs w:val="26"/>
                <w:lang w:val="en-US" w:bidi="th-TH"/>
              </w:rPr>
              <w:t>4</w:t>
            </w:r>
            <w:r>
              <w:rPr>
                <w:rFonts w:ascii="CordiaUPC" w:hAnsi="CordiaUPC" w:cs="CordiaUPC"/>
                <w:sz w:val="26"/>
                <w:szCs w:val="26"/>
                <w:lang w:val="en-US" w:bidi="th-TH"/>
              </w:rPr>
              <w:t>)</w:t>
            </w:r>
          </w:p>
        </w:tc>
        <w:tc>
          <w:tcPr>
            <w:tcW w:w="178" w:type="dxa"/>
          </w:tcPr>
          <w:p w14:paraId="0BED0529"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262" w:type="dxa"/>
          </w:tcPr>
          <w:p w14:paraId="1EEBB151" w14:textId="1189D007" w:rsidR="00A03CAA" w:rsidRPr="00554EC3" w:rsidRDefault="00A03CAA" w:rsidP="00A03CAA">
            <w:pPr>
              <w:pStyle w:val="acctfourfigures"/>
              <w:tabs>
                <w:tab w:val="clear" w:pos="765"/>
                <w:tab w:val="decimal" w:pos="1003"/>
              </w:tabs>
              <w:spacing w:line="220" w:lineRule="exact"/>
              <w:ind w:right="-72"/>
              <w:rPr>
                <w:rFonts w:ascii="CordiaUPC" w:hAnsi="CordiaUPC" w:cs="CordiaUPC"/>
                <w:sz w:val="26"/>
                <w:szCs w:val="26"/>
                <w:lang w:val="en-US" w:bidi="th-TH"/>
              </w:rPr>
            </w:pPr>
            <w:r>
              <w:rPr>
                <w:rFonts w:ascii="CordiaUPC" w:hAnsi="CordiaUPC" w:cs="CordiaUPC"/>
                <w:sz w:val="26"/>
                <w:szCs w:val="26"/>
              </w:rPr>
              <w:t>(423)</w:t>
            </w:r>
          </w:p>
        </w:tc>
        <w:tc>
          <w:tcPr>
            <w:tcW w:w="178" w:type="dxa"/>
            <w:vAlign w:val="bottom"/>
          </w:tcPr>
          <w:p w14:paraId="52FE2579"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Pr>
          <w:p w14:paraId="7AF083DF" w14:textId="1FE9B7C9" w:rsidR="00A03CAA" w:rsidRPr="00554EC3" w:rsidRDefault="00112AF9"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(33</w:t>
            </w:r>
            <w:r w:rsidR="0012064F">
              <w:rPr>
                <w:rFonts w:ascii="CordiaUPC" w:hAnsi="CordiaUPC" w:cs="CordiaUPC"/>
                <w:sz w:val="26"/>
                <w:szCs w:val="26"/>
              </w:rPr>
              <w:t>3</w:t>
            </w:r>
            <w:r>
              <w:rPr>
                <w:rFonts w:ascii="CordiaUPC" w:hAnsi="CordiaUPC" w:cs="CordiaUPC"/>
                <w:sz w:val="26"/>
                <w:szCs w:val="26"/>
              </w:rPr>
              <w:t>)</w:t>
            </w:r>
          </w:p>
        </w:tc>
        <w:tc>
          <w:tcPr>
            <w:tcW w:w="178" w:type="dxa"/>
            <w:vAlign w:val="bottom"/>
          </w:tcPr>
          <w:p w14:paraId="77FFF7F2"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172" w:type="dxa"/>
          </w:tcPr>
          <w:p w14:paraId="31D7FB85" w14:textId="0F7E36C8"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r>
              <w:rPr>
                <w:rFonts w:ascii="CordiaUPC" w:hAnsi="CordiaUPC" w:cs="CordiaUPC"/>
                <w:sz w:val="26"/>
                <w:szCs w:val="26"/>
              </w:rPr>
              <w:t>(331)</w:t>
            </w:r>
          </w:p>
        </w:tc>
      </w:tr>
      <w:tr w:rsidR="00A03CAA" w:rsidRPr="00554EC3" w14:paraId="32F66B3D" w14:textId="77777777" w:rsidTr="00596446">
        <w:trPr>
          <w:cantSplit/>
        </w:trPr>
        <w:tc>
          <w:tcPr>
            <w:tcW w:w="4140" w:type="dxa"/>
          </w:tcPr>
          <w:p w14:paraId="2C6081F8" w14:textId="77777777" w:rsidR="00A03CAA" w:rsidRPr="00A03CAA" w:rsidRDefault="00A03CAA" w:rsidP="00A03CAA">
            <w:pPr>
              <w:spacing w:line="220" w:lineRule="exact"/>
              <w:ind w:left="180" w:right="-79" w:hanging="180"/>
              <w:rPr>
                <w:rFonts w:ascii="CordiaUPC" w:hAnsi="CordiaUPC" w:cs="CordiaUPC"/>
                <w:sz w:val="26"/>
                <w:szCs w:val="26"/>
              </w:rPr>
            </w:pPr>
          </w:p>
        </w:tc>
        <w:tc>
          <w:tcPr>
            <w:tcW w:w="1170" w:type="dxa"/>
            <w:tcBorders>
              <w:top w:val="single" w:sz="4" w:space="0" w:color="auto"/>
            </w:tcBorders>
          </w:tcPr>
          <w:p w14:paraId="0D66D313" w14:textId="7CB48AB3" w:rsidR="00A03CAA" w:rsidRPr="00554EC3" w:rsidRDefault="00112AF9" w:rsidP="00A03CAA">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(66</w:t>
            </w:r>
            <w:r w:rsidR="0012064F">
              <w:rPr>
                <w:rFonts w:ascii="CordiaUPC" w:hAnsi="CordiaUPC" w:cs="CordiaUPC"/>
                <w:b/>
                <w:bCs/>
                <w:sz w:val="26"/>
                <w:szCs w:val="26"/>
                <w:lang w:val="en-US" w:bidi="th-TH"/>
              </w:rPr>
              <w:t>4</w:t>
            </w:r>
            <w:r>
              <w:rPr>
                <w:rFonts w:ascii="CordiaUPC" w:hAnsi="CordiaUPC" w:cs="CordiaUPC"/>
                <w:b/>
                <w:bCs/>
                <w:sz w:val="26"/>
                <w:szCs w:val="26"/>
                <w:lang w:val="en-US" w:bidi="th-TH"/>
              </w:rPr>
              <w:t>)</w:t>
            </w:r>
          </w:p>
        </w:tc>
        <w:tc>
          <w:tcPr>
            <w:tcW w:w="178" w:type="dxa"/>
          </w:tcPr>
          <w:p w14:paraId="3CBC3A6C" w14:textId="77777777" w:rsidR="00A03CAA" w:rsidRPr="00554EC3" w:rsidRDefault="00A03CAA" w:rsidP="00A03CAA">
            <w:pPr>
              <w:pStyle w:val="acctfourfigures"/>
              <w:tabs>
                <w:tab w:val="clear" w:pos="765"/>
                <w:tab w:val="decimal" w:pos="911"/>
              </w:tabs>
              <w:spacing w:line="220" w:lineRule="exact"/>
              <w:ind w:right="-72"/>
              <w:jc w:val="both"/>
              <w:rPr>
                <w:rFonts w:ascii="CordiaUPC" w:hAnsi="CordiaUPC" w:cs="CordiaUPC"/>
                <w:b/>
                <w:bCs/>
                <w:sz w:val="26"/>
                <w:szCs w:val="26"/>
              </w:rPr>
            </w:pPr>
          </w:p>
        </w:tc>
        <w:tc>
          <w:tcPr>
            <w:tcW w:w="1262" w:type="dxa"/>
            <w:tcBorders>
              <w:top w:val="single" w:sz="4" w:space="0" w:color="auto"/>
            </w:tcBorders>
          </w:tcPr>
          <w:p w14:paraId="1C1A15C2" w14:textId="2E75D44C" w:rsidR="00A03CAA" w:rsidRPr="00554EC3" w:rsidRDefault="00A03CAA" w:rsidP="00A03CAA">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rPr>
              <w:t>(423)</w:t>
            </w:r>
          </w:p>
        </w:tc>
        <w:tc>
          <w:tcPr>
            <w:tcW w:w="178" w:type="dxa"/>
            <w:vAlign w:val="bottom"/>
          </w:tcPr>
          <w:p w14:paraId="2FC162C2" w14:textId="77777777" w:rsidR="00A03CAA" w:rsidRPr="00554EC3" w:rsidRDefault="00A03CAA" w:rsidP="00A03CAA">
            <w:pPr>
              <w:pStyle w:val="acctfourfigures"/>
              <w:tabs>
                <w:tab w:val="clear" w:pos="765"/>
                <w:tab w:val="decimal" w:pos="911"/>
              </w:tabs>
              <w:spacing w:line="22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7C3E8739" w:rsidR="00A03CAA" w:rsidRPr="00554EC3" w:rsidRDefault="00112AF9" w:rsidP="00A03CAA">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rPr>
              <w:t>(33</w:t>
            </w:r>
            <w:r w:rsidR="0012064F">
              <w:rPr>
                <w:rFonts w:ascii="CordiaUPC" w:hAnsi="CordiaUPC" w:cs="CordiaUPC"/>
                <w:b/>
                <w:bCs/>
                <w:sz w:val="26"/>
                <w:szCs w:val="26"/>
              </w:rPr>
              <w:t>3</w:t>
            </w:r>
            <w:r>
              <w:rPr>
                <w:rFonts w:ascii="CordiaUPC" w:hAnsi="CordiaUPC" w:cs="CordiaUPC"/>
                <w:b/>
                <w:bCs/>
                <w:sz w:val="26"/>
                <w:szCs w:val="26"/>
              </w:rPr>
              <w:t>)</w:t>
            </w:r>
          </w:p>
        </w:tc>
        <w:tc>
          <w:tcPr>
            <w:tcW w:w="178" w:type="dxa"/>
            <w:vAlign w:val="bottom"/>
          </w:tcPr>
          <w:p w14:paraId="12555C94" w14:textId="77777777" w:rsidR="00A03CAA" w:rsidRPr="00554EC3" w:rsidRDefault="00A03CAA" w:rsidP="00A03CAA">
            <w:pPr>
              <w:pStyle w:val="acctfourfigures"/>
              <w:tabs>
                <w:tab w:val="clear" w:pos="765"/>
                <w:tab w:val="decimal" w:pos="911"/>
              </w:tabs>
              <w:spacing w:line="220" w:lineRule="exact"/>
              <w:ind w:right="-72"/>
              <w:jc w:val="both"/>
              <w:rPr>
                <w:rFonts w:ascii="CordiaUPC" w:hAnsi="CordiaUPC" w:cs="CordiaUPC"/>
                <w:sz w:val="26"/>
                <w:szCs w:val="26"/>
              </w:rPr>
            </w:pPr>
          </w:p>
        </w:tc>
        <w:tc>
          <w:tcPr>
            <w:tcW w:w="1172" w:type="dxa"/>
            <w:tcBorders>
              <w:top w:val="single" w:sz="4" w:space="0" w:color="auto"/>
            </w:tcBorders>
          </w:tcPr>
          <w:p w14:paraId="6FCD5302" w14:textId="6FB7DB8A" w:rsidR="00A03CAA" w:rsidRPr="00554EC3" w:rsidRDefault="00A03CAA" w:rsidP="00A03CAA">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rPr>
              <w:t>(331)</w:t>
            </w:r>
          </w:p>
        </w:tc>
      </w:tr>
      <w:tr w:rsidR="00A03CAA" w:rsidRPr="00554EC3" w14:paraId="60752B55" w14:textId="77777777" w:rsidTr="00596446">
        <w:trPr>
          <w:cantSplit/>
        </w:trPr>
        <w:tc>
          <w:tcPr>
            <w:tcW w:w="4140" w:type="dxa"/>
          </w:tcPr>
          <w:p w14:paraId="327CD236" w14:textId="3265FBFE" w:rsidR="00A03CAA" w:rsidRPr="00A03CAA" w:rsidRDefault="00A03CAA" w:rsidP="00A03CAA">
            <w:pPr>
              <w:spacing w:line="220" w:lineRule="exact"/>
              <w:ind w:right="-79"/>
              <w:rPr>
                <w:rFonts w:ascii="CordiaUPC" w:hAnsi="CordiaUPC" w:cs="CordiaUPC"/>
                <w:b/>
                <w:bCs/>
                <w:sz w:val="26"/>
                <w:szCs w:val="26"/>
                <w:lang w:val="en-US" w:bidi="th-TH"/>
              </w:rPr>
            </w:pPr>
            <w:r w:rsidRPr="00A03CAA">
              <w:rPr>
                <w:rFonts w:ascii="CordiaUPC" w:hAnsi="CordiaUPC" w:cs="CordiaUPC" w:hint="cs"/>
                <w:b/>
                <w:bCs/>
                <w:sz w:val="26"/>
                <w:szCs w:val="26"/>
                <w:lang w:bidi="th-TH"/>
              </w:rPr>
              <w:t>Ending balance</w:t>
            </w:r>
          </w:p>
        </w:tc>
        <w:tc>
          <w:tcPr>
            <w:tcW w:w="1170" w:type="dxa"/>
            <w:tcBorders>
              <w:top w:val="single" w:sz="4" w:space="0" w:color="auto"/>
              <w:bottom w:val="double" w:sz="4" w:space="0" w:color="auto"/>
            </w:tcBorders>
          </w:tcPr>
          <w:p w14:paraId="79992D4B" w14:textId="401F8C3E" w:rsidR="00A03CAA" w:rsidRPr="00554EC3" w:rsidRDefault="00112AF9" w:rsidP="00A03CAA">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val="en-US" w:bidi="th-TH"/>
              </w:rPr>
              <w:t>3,705</w:t>
            </w:r>
          </w:p>
        </w:tc>
        <w:tc>
          <w:tcPr>
            <w:tcW w:w="178" w:type="dxa"/>
          </w:tcPr>
          <w:p w14:paraId="046B819F"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b/>
                <w:bCs/>
                <w:sz w:val="26"/>
                <w:szCs w:val="26"/>
              </w:rPr>
            </w:pPr>
          </w:p>
        </w:tc>
        <w:tc>
          <w:tcPr>
            <w:tcW w:w="1262" w:type="dxa"/>
            <w:tcBorders>
              <w:top w:val="single" w:sz="4" w:space="0" w:color="auto"/>
              <w:bottom w:val="double" w:sz="4" w:space="0" w:color="auto"/>
            </w:tcBorders>
          </w:tcPr>
          <w:p w14:paraId="2B586F7A" w14:textId="302FA862" w:rsidR="00A03CAA" w:rsidRPr="00554EC3" w:rsidRDefault="00A03CAA" w:rsidP="00A03CAA">
            <w:pPr>
              <w:pStyle w:val="acctfourfigures"/>
              <w:tabs>
                <w:tab w:val="clear" w:pos="765"/>
                <w:tab w:val="decimal" w:pos="1003"/>
              </w:tabs>
              <w:spacing w:line="220" w:lineRule="exact"/>
              <w:ind w:right="-72"/>
              <w:rPr>
                <w:rFonts w:ascii="CordiaUPC" w:hAnsi="CordiaUPC" w:cs="CordiaUPC"/>
                <w:b/>
                <w:bCs/>
                <w:sz w:val="26"/>
                <w:szCs w:val="26"/>
                <w:lang w:val="en-US" w:bidi="th-TH"/>
              </w:rPr>
            </w:pPr>
            <w:r>
              <w:rPr>
                <w:rFonts w:ascii="CordiaUPC" w:hAnsi="CordiaUPC" w:cs="CordiaUPC"/>
                <w:b/>
                <w:bCs/>
                <w:sz w:val="26"/>
                <w:szCs w:val="26"/>
                <w:lang w:bidi="th-TH"/>
              </w:rPr>
              <w:t>4,356</w:t>
            </w:r>
          </w:p>
        </w:tc>
        <w:tc>
          <w:tcPr>
            <w:tcW w:w="178" w:type="dxa"/>
            <w:vAlign w:val="bottom"/>
          </w:tcPr>
          <w:p w14:paraId="7AB9766E"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sz w:val="26"/>
                <w:szCs w:val="26"/>
              </w:rPr>
            </w:pPr>
          </w:p>
        </w:tc>
        <w:tc>
          <w:tcPr>
            <w:tcW w:w="1082" w:type="dxa"/>
            <w:tcBorders>
              <w:top w:val="single" w:sz="4" w:space="0" w:color="auto"/>
              <w:bottom w:val="double" w:sz="4" w:space="0" w:color="auto"/>
            </w:tcBorders>
          </w:tcPr>
          <w:p w14:paraId="3801555E" w14:textId="38B7DE9E" w:rsidR="00A03CAA" w:rsidRPr="00554EC3" w:rsidRDefault="00112AF9" w:rsidP="00A03CAA">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rPr>
              <w:t>3,61</w:t>
            </w:r>
            <w:r w:rsidR="00560610">
              <w:rPr>
                <w:rFonts w:ascii="CordiaUPC" w:hAnsi="CordiaUPC" w:cs="CordiaUPC"/>
                <w:b/>
                <w:bCs/>
                <w:sz w:val="26"/>
                <w:szCs w:val="26"/>
              </w:rPr>
              <w:t>4</w:t>
            </w:r>
          </w:p>
        </w:tc>
        <w:tc>
          <w:tcPr>
            <w:tcW w:w="178" w:type="dxa"/>
            <w:vAlign w:val="bottom"/>
          </w:tcPr>
          <w:p w14:paraId="2634D749" w14:textId="77777777" w:rsidR="00A03CAA" w:rsidRPr="00554EC3" w:rsidRDefault="00A03CAA" w:rsidP="00A03CAA">
            <w:pPr>
              <w:pStyle w:val="acctfourfigures"/>
              <w:tabs>
                <w:tab w:val="clear" w:pos="765"/>
                <w:tab w:val="decimal" w:pos="911"/>
              </w:tabs>
              <w:spacing w:line="22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4E8765BF" w:rsidR="00A03CAA" w:rsidRPr="00554EC3" w:rsidRDefault="00A03CAA" w:rsidP="00A03CAA">
            <w:pPr>
              <w:pStyle w:val="acctfourfigures"/>
              <w:tabs>
                <w:tab w:val="clear" w:pos="765"/>
                <w:tab w:val="decimal" w:pos="911"/>
              </w:tabs>
              <w:spacing w:line="220" w:lineRule="exact"/>
              <w:ind w:right="-72"/>
              <w:rPr>
                <w:rFonts w:ascii="CordiaUPC" w:hAnsi="CordiaUPC" w:cs="CordiaUPC"/>
                <w:b/>
                <w:bCs/>
                <w:sz w:val="26"/>
                <w:szCs w:val="26"/>
              </w:rPr>
            </w:pPr>
            <w:r>
              <w:rPr>
                <w:rFonts w:ascii="CordiaUPC" w:hAnsi="CordiaUPC" w:cs="CordiaUPC"/>
                <w:b/>
                <w:bCs/>
                <w:sz w:val="26"/>
                <w:szCs w:val="26"/>
                <w:lang w:val="en-US" w:bidi="th-TH"/>
              </w:rPr>
              <w:t>2,507</w:t>
            </w:r>
          </w:p>
        </w:tc>
      </w:tr>
    </w:tbl>
    <w:p w14:paraId="0A0C4994" w14:textId="77777777" w:rsidR="00034EEC" w:rsidRPr="00554EC3" w:rsidRDefault="00034EEC" w:rsidP="00554EC3">
      <w:pPr>
        <w:pStyle w:val="BodyText"/>
        <w:spacing w:after="0" w:line="240" w:lineRule="exact"/>
        <w:ind w:left="547"/>
        <w:jc w:val="both"/>
        <w:rPr>
          <w:rFonts w:ascii="CordiaUPC" w:hAnsi="CordiaUPC" w:cs="CordiaUPC"/>
          <w:sz w:val="26"/>
          <w:szCs w:val="26"/>
          <w:lang w:bidi="th-TH"/>
        </w:rPr>
      </w:pPr>
    </w:p>
    <w:p w14:paraId="3723B42B" w14:textId="77777777" w:rsidR="00293A38" w:rsidRDefault="00293A38">
      <w:pPr>
        <w:spacing w:line="240" w:lineRule="auto"/>
        <w:rPr>
          <w:rFonts w:cs="Times New Roman"/>
          <w:sz w:val="20"/>
          <w:lang w:val="en-AU" w:bidi="th-TH"/>
        </w:rPr>
      </w:pPr>
      <w:r>
        <w:rPr>
          <w:rFonts w:cs="Times New Roman"/>
          <w:sz w:val="20"/>
          <w:lang w:bidi="th-TH"/>
        </w:rPr>
        <w:br w:type="page"/>
      </w:r>
    </w:p>
    <w:p w14:paraId="63090DED" w14:textId="6A757559" w:rsidR="009E7844" w:rsidRPr="007E2BD3" w:rsidRDefault="009E7844" w:rsidP="00EC2FD7">
      <w:pPr>
        <w:pStyle w:val="BodyText"/>
        <w:spacing w:after="0" w:line="240" w:lineRule="exact"/>
        <w:ind w:left="540"/>
        <w:jc w:val="both"/>
        <w:rPr>
          <w:rFonts w:ascii="CordiaUPC" w:hAnsi="CordiaUPC" w:cs="CordiaUPC"/>
          <w:sz w:val="26"/>
          <w:szCs w:val="26"/>
          <w:lang w:bidi="th-TH"/>
        </w:rPr>
      </w:pPr>
      <w:r w:rsidRPr="007E2BD3">
        <w:rPr>
          <w:rFonts w:ascii="CordiaUPC" w:hAnsi="CordiaUPC" w:cs="CordiaUPC" w:hint="cs"/>
          <w:sz w:val="26"/>
          <w:szCs w:val="26"/>
          <w:lang w:bidi="th-TH"/>
        </w:rPr>
        <w:t>Actuarial gains recognised in other comprehensive income arising from:</w:t>
      </w:r>
    </w:p>
    <w:p w14:paraId="6D6822B3" w14:textId="77777777" w:rsidR="009E7844" w:rsidRPr="007E2BD3" w:rsidRDefault="009E7844" w:rsidP="00EC2FD7">
      <w:pPr>
        <w:pStyle w:val="BodyText"/>
        <w:spacing w:after="0" w:line="240" w:lineRule="exact"/>
        <w:ind w:left="540"/>
        <w:jc w:val="both"/>
        <w:rPr>
          <w:rFonts w:ascii="CordiaUPC" w:hAnsi="CordiaUPC" w:cs="CordiaUPC"/>
          <w:sz w:val="26"/>
          <w:szCs w:val="26"/>
          <w:lang w:bidi="th-TH"/>
        </w:rPr>
      </w:pPr>
    </w:p>
    <w:tbl>
      <w:tblPr>
        <w:tblW w:w="9351" w:type="dxa"/>
        <w:tblInd w:w="441" w:type="dxa"/>
        <w:tblLayout w:type="fixed"/>
        <w:tblCellMar>
          <w:left w:w="79" w:type="dxa"/>
          <w:right w:w="79" w:type="dxa"/>
        </w:tblCellMar>
        <w:tblLook w:val="0000" w:firstRow="0" w:lastRow="0" w:firstColumn="0" w:lastColumn="0" w:noHBand="0" w:noVBand="0"/>
      </w:tblPr>
      <w:tblGrid>
        <w:gridCol w:w="4149"/>
        <w:gridCol w:w="1170"/>
        <w:gridCol w:w="180"/>
        <w:gridCol w:w="1242"/>
        <w:gridCol w:w="180"/>
        <w:gridCol w:w="1098"/>
        <w:gridCol w:w="180"/>
        <w:gridCol w:w="1152"/>
      </w:tblGrid>
      <w:tr w:rsidR="00553251" w:rsidRPr="007E2BD3" w14:paraId="08B4C9C9" w14:textId="77777777" w:rsidTr="00596446">
        <w:trPr>
          <w:cantSplit/>
          <w:tblHeader/>
        </w:trPr>
        <w:tc>
          <w:tcPr>
            <w:tcW w:w="4149" w:type="dxa"/>
          </w:tcPr>
          <w:p w14:paraId="4F08128E" w14:textId="77777777" w:rsidR="00553251" w:rsidRPr="007E2BD3" w:rsidRDefault="00553251" w:rsidP="00EC2FD7">
            <w:pPr>
              <w:spacing w:line="240" w:lineRule="exact"/>
              <w:rPr>
                <w:rFonts w:ascii="CordiaUPC" w:hAnsi="CordiaUPC" w:cs="CordiaUPC"/>
                <w:sz w:val="26"/>
                <w:szCs w:val="26"/>
                <w:lang w:val="fr-FR"/>
              </w:rPr>
            </w:pPr>
          </w:p>
        </w:tc>
        <w:tc>
          <w:tcPr>
            <w:tcW w:w="2592" w:type="dxa"/>
            <w:gridSpan w:val="3"/>
          </w:tcPr>
          <w:p w14:paraId="03BCB039" w14:textId="77777777" w:rsidR="00553251" w:rsidRPr="007E2BD3" w:rsidRDefault="00553251" w:rsidP="00EC2FD7">
            <w:pPr>
              <w:pStyle w:val="acctmergecolhdg"/>
              <w:spacing w:line="240" w:lineRule="exact"/>
              <w:rPr>
                <w:rFonts w:ascii="CordiaUPC" w:hAnsi="CordiaUPC" w:cs="CordiaUPC"/>
                <w:sz w:val="26"/>
                <w:szCs w:val="26"/>
              </w:rPr>
            </w:pPr>
            <w:r w:rsidRPr="007E2BD3">
              <w:rPr>
                <w:rFonts w:ascii="CordiaUPC" w:hAnsi="CordiaUPC" w:cs="CordiaUPC" w:hint="cs"/>
                <w:sz w:val="26"/>
                <w:szCs w:val="26"/>
              </w:rPr>
              <w:t xml:space="preserve">Consolidated </w:t>
            </w:r>
          </w:p>
        </w:tc>
        <w:tc>
          <w:tcPr>
            <w:tcW w:w="180" w:type="dxa"/>
          </w:tcPr>
          <w:p w14:paraId="78C13DFD" w14:textId="77777777" w:rsidR="00553251" w:rsidRPr="007E2BD3" w:rsidRDefault="00553251" w:rsidP="00EC2FD7">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7E2BD3" w:rsidRDefault="00553251" w:rsidP="00EC2FD7">
            <w:pPr>
              <w:pStyle w:val="acctmergecolhdg"/>
              <w:spacing w:line="240" w:lineRule="exact"/>
              <w:rPr>
                <w:rFonts w:ascii="CordiaUPC" w:hAnsi="CordiaUPC" w:cs="CordiaUPC"/>
                <w:sz w:val="26"/>
                <w:szCs w:val="26"/>
              </w:rPr>
            </w:pPr>
            <w:r w:rsidRPr="007E2BD3">
              <w:rPr>
                <w:rFonts w:ascii="CordiaUPC" w:hAnsi="CordiaUPC" w:cs="CordiaUPC" w:hint="cs"/>
                <w:sz w:val="26"/>
                <w:szCs w:val="26"/>
              </w:rPr>
              <w:t xml:space="preserve">Bank only </w:t>
            </w:r>
          </w:p>
        </w:tc>
      </w:tr>
      <w:tr w:rsidR="00D10433" w:rsidRPr="007E2BD3" w14:paraId="001E7162" w14:textId="77777777" w:rsidTr="00DA56A0">
        <w:trPr>
          <w:cantSplit/>
          <w:tblHeader/>
        </w:trPr>
        <w:tc>
          <w:tcPr>
            <w:tcW w:w="4149" w:type="dxa"/>
          </w:tcPr>
          <w:p w14:paraId="3E0B32F3" w14:textId="77777777" w:rsidR="00D10433" w:rsidRPr="007E2BD3" w:rsidRDefault="00D10433" w:rsidP="00D10433">
            <w:pPr>
              <w:pStyle w:val="acctfourfigures"/>
              <w:spacing w:line="240" w:lineRule="exact"/>
              <w:jc w:val="center"/>
              <w:rPr>
                <w:rFonts w:ascii="CordiaUPC" w:hAnsi="CordiaUPC" w:cs="CordiaUPC"/>
                <w:sz w:val="26"/>
                <w:szCs w:val="26"/>
              </w:rPr>
            </w:pPr>
          </w:p>
        </w:tc>
        <w:tc>
          <w:tcPr>
            <w:tcW w:w="1170" w:type="dxa"/>
            <w:vAlign w:val="bottom"/>
          </w:tcPr>
          <w:p w14:paraId="4EAE73BC" w14:textId="5638821F" w:rsidR="00D10433" w:rsidRPr="007E2BD3" w:rsidRDefault="00D10433" w:rsidP="00D10433">
            <w:pPr>
              <w:spacing w:line="240" w:lineRule="exact"/>
              <w:ind w:left="-108" w:right="-108"/>
              <w:jc w:val="center"/>
              <w:rPr>
                <w:rFonts w:ascii="CordiaUPC" w:hAnsi="CordiaUPC" w:cs="CordiaUPC"/>
                <w:sz w:val="26"/>
                <w:szCs w:val="26"/>
              </w:rPr>
            </w:pPr>
            <w:r w:rsidRPr="00A03CAA">
              <w:rPr>
                <w:rFonts w:ascii="CordiaUPC" w:hAnsi="CordiaUPC" w:cs="CordiaUPC" w:hint="cs"/>
                <w:sz w:val="26"/>
                <w:szCs w:val="26"/>
                <w:lang w:bidi="th-TH"/>
              </w:rPr>
              <w:t>30 June</w:t>
            </w:r>
          </w:p>
        </w:tc>
        <w:tc>
          <w:tcPr>
            <w:tcW w:w="180" w:type="dxa"/>
          </w:tcPr>
          <w:p w14:paraId="159ADCE0" w14:textId="77777777" w:rsidR="00D10433" w:rsidRPr="007E2BD3" w:rsidRDefault="00D10433" w:rsidP="00D10433">
            <w:pPr>
              <w:spacing w:line="240" w:lineRule="exact"/>
              <w:ind w:left="-108" w:right="-108"/>
              <w:rPr>
                <w:rFonts w:ascii="CordiaUPC" w:hAnsi="CordiaUPC" w:cs="CordiaUPC"/>
                <w:sz w:val="26"/>
                <w:szCs w:val="26"/>
                <w:rtl/>
                <w:cs/>
              </w:rPr>
            </w:pPr>
          </w:p>
        </w:tc>
        <w:tc>
          <w:tcPr>
            <w:tcW w:w="1242" w:type="dxa"/>
          </w:tcPr>
          <w:p w14:paraId="71182E3A" w14:textId="7521A3A3"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color w:val="000000"/>
                <w:sz w:val="26"/>
                <w:szCs w:val="26"/>
                <w:lang w:val="en-US" w:eastAsia="en-GB" w:bidi="th-TH"/>
              </w:rPr>
              <w:t>31 December</w:t>
            </w:r>
          </w:p>
        </w:tc>
        <w:tc>
          <w:tcPr>
            <w:tcW w:w="180" w:type="dxa"/>
            <w:vAlign w:val="bottom"/>
          </w:tcPr>
          <w:p w14:paraId="47B25165" w14:textId="77777777" w:rsidR="00D10433" w:rsidRPr="007E2BD3" w:rsidRDefault="00D10433" w:rsidP="00D10433">
            <w:pPr>
              <w:spacing w:line="240" w:lineRule="exact"/>
              <w:ind w:left="-108" w:right="-108"/>
              <w:jc w:val="center"/>
              <w:rPr>
                <w:rFonts w:ascii="CordiaUPC" w:hAnsi="CordiaUPC" w:cs="CordiaUPC"/>
                <w:sz w:val="26"/>
                <w:szCs w:val="26"/>
                <w:rtl/>
                <w:cs/>
              </w:rPr>
            </w:pPr>
          </w:p>
        </w:tc>
        <w:tc>
          <w:tcPr>
            <w:tcW w:w="1098" w:type="dxa"/>
            <w:vAlign w:val="bottom"/>
          </w:tcPr>
          <w:p w14:paraId="1EE95FF1" w14:textId="6BFD38B9" w:rsidR="00D10433" w:rsidRPr="007E2BD3" w:rsidRDefault="00D10433" w:rsidP="00D10433">
            <w:pPr>
              <w:spacing w:line="240" w:lineRule="exact"/>
              <w:ind w:left="-108" w:right="-108"/>
              <w:jc w:val="center"/>
              <w:rPr>
                <w:rFonts w:ascii="CordiaUPC" w:hAnsi="CordiaUPC" w:cs="CordiaUPC"/>
                <w:sz w:val="26"/>
                <w:szCs w:val="26"/>
              </w:rPr>
            </w:pPr>
            <w:r w:rsidRPr="00A03CAA">
              <w:rPr>
                <w:rFonts w:ascii="CordiaUPC" w:hAnsi="CordiaUPC" w:cs="CordiaUPC" w:hint="cs"/>
                <w:sz w:val="26"/>
                <w:szCs w:val="26"/>
                <w:lang w:bidi="th-TH"/>
              </w:rPr>
              <w:t>30 June</w:t>
            </w:r>
          </w:p>
        </w:tc>
        <w:tc>
          <w:tcPr>
            <w:tcW w:w="180" w:type="dxa"/>
          </w:tcPr>
          <w:p w14:paraId="7A1268A1" w14:textId="77777777" w:rsidR="00D10433" w:rsidRPr="007E2BD3" w:rsidRDefault="00D10433" w:rsidP="00D10433">
            <w:pPr>
              <w:spacing w:line="240" w:lineRule="exact"/>
              <w:ind w:left="-108" w:right="-108"/>
              <w:rPr>
                <w:rFonts w:ascii="CordiaUPC" w:hAnsi="CordiaUPC" w:cs="CordiaUPC"/>
                <w:sz w:val="26"/>
                <w:szCs w:val="26"/>
                <w:rtl/>
                <w:cs/>
              </w:rPr>
            </w:pPr>
          </w:p>
        </w:tc>
        <w:tc>
          <w:tcPr>
            <w:tcW w:w="1152" w:type="dxa"/>
          </w:tcPr>
          <w:p w14:paraId="2F44DEA7" w14:textId="044B0BBA"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color w:val="000000"/>
                <w:sz w:val="26"/>
                <w:szCs w:val="26"/>
                <w:lang w:val="en-US" w:eastAsia="en-GB" w:bidi="th-TH"/>
              </w:rPr>
              <w:t>31 December</w:t>
            </w:r>
          </w:p>
        </w:tc>
      </w:tr>
      <w:tr w:rsidR="00D10433" w:rsidRPr="007E2BD3" w14:paraId="5E04CA5A" w14:textId="77777777" w:rsidTr="00DA56A0">
        <w:trPr>
          <w:cantSplit/>
          <w:tblHeader/>
        </w:trPr>
        <w:tc>
          <w:tcPr>
            <w:tcW w:w="4149" w:type="dxa"/>
          </w:tcPr>
          <w:p w14:paraId="5997A29B" w14:textId="77777777" w:rsidR="00D10433" w:rsidRPr="007E2BD3" w:rsidRDefault="00D10433" w:rsidP="00D10433">
            <w:pPr>
              <w:pStyle w:val="acctfourfigures"/>
              <w:spacing w:line="240" w:lineRule="exact"/>
              <w:jc w:val="center"/>
              <w:rPr>
                <w:rFonts w:ascii="CordiaUPC" w:hAnsi="CordiaUPC" w:cs="CordiaUPC"/>
                <w:sz w:val="26"/>
                <w:szCs w:val="26"/>
              </w:rPr>
            </w:pPr>
          </w:p>
        </w:tc>
        <w:tc>
          <w:tcPr>
            <w:tcW w:w="1170" w:type="dxa"/>
            <w:vAlign w:val="bottom"/>
          </w:tcPr>
          <w:p w14:paraId="2945EFA6" w14:textId="4E0D8C5A"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0" w:type="dxa"/>
          </w:tcPr>
          <w:p w14:paraId="7B0776E3" w14:textId="77777777" w:rsidR="00D10433" w:rsidRPr="007E2BD3" w:rsidRDefault="00D10433" w:rsidP="00D10433">
            <w:pPr>
              <w:spacing w:line="240" w:lineRule="exact"/>
              <w:ind w:left="-108" w:right="-108"/>
              <w:rPr>
                <w:rFonts w:ascii="CordiaUPC" w:hAnsi="CordiaUPC" w:cs="CordiaUPC"/>
                <w:sz w:val="26"/>
                <w:szCs w:val="26"/>
                <w:rtl/>
                <w:cs/>
              </w:rPr>
            </w:pPr>
          </w:p>
        </w:tc>
        <w:tc>
          <w:tcPr>
            <w:tcW w:w="1242" w:type="dxa"/>
          </w:tcPr>
          <w:p w14:paraId="6868DC85" w14:textId="78CE31DB"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80" w:type="dxa"/>
            <w:vAlign w:val="bottom"/>
          </w:tcPr>
          <w:p w14:paraId="19E0D67A" w14:textId="77777777" w:rsidR="00D10433" w:rsidRPr="007E2BD3" w:rsidRDefault="00D10433" w:rsidP="00D10433">
            <w:pPr>
              <w:spacing w:line="240" w:lineRule="exact"/>
              <w:ind w:left="-108" w:right="-108"/>
              <w:jc w:val="center"/>
              <w:rPr>
                <w:rFonts w:ascii="CordiaUPC" w:hAnsi="CordiaUPC" w:cs="CordiaUPC"/>
                <w:sz w:val="26"/>
                <w:szCs w:val="26"/>
                <w:rtl/>
                <w:cs/>
              </w:rPr>
            </w:pPr>
          </w:p>
        </w:tc>
        <w:tc>
          <w:tcPr>
            <w:tcW w:w="1098" w:type="dxa"/>
            <w:vAlign w:val="bottom"/>
          </w:tcPr>
          <w:p w14:paraId="6190B8F8" w14:textId="195BA49C"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0" w:type="dxa"/>
          </w:tcPr>
          <w:p w14:paraId="0814FA35" w14:textId="77777777" w:rsidR="00D10433" w:rsidRPr="007E2BD3" w:rsidRDefault="00D10433" w:rsidP="00D10433">
            <w:pPr>
              <w:spacing w:line="240" w:lineRule="exact"/>
              <w:ind w:left="-108" w:right="-108"/>
              <w:rPr>
                <w:rFonts w:ascii="CordiaUPC" w:hAnsi="CordiaUPC" w:cs="CordiaUPC"/>
                <w:sz w:val="26"/>
                <w:szCs w:val="26"/>
                <w:rtl/>
                <w:cs/>
              </w:rPr>
            </w:pPr>
          </w:p>
        </w:tc>
        <w:tc>
          <w:tcPr>
            <w:tcW w:w="1152" w:type="dxa"/>
          </w:tcPr>
          <w:p w14:paraId="27CF7D40" w14:textId="6BC6A67F" w:rsidR="00D10433" w:rsidRPr="007E2BD3" w:rsidRDefault="00D10433" w:rsidP="00D10433">
            <w:pPr>
              <w:spacing w:line="24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553251" w:rsidRPr="007E2BD3" w14:paraId="02F12159" w14:textId="77777777" w:rsidTr="00596446">
        <w:trPr>
          <w:cantSplit/>
        </w:trPr>
        <w:tc>
          <w:tcPr>
            <w:tcW w:w="4149" w:type="dxa"/>
          </w:tcPr>
          <w:p w14:paraId="2AF05F5F" w14:textId="77777777" w:rsidR="00553251" w:rsidRPr="007E2BD3" w:rsidRDefault="00553251" w:rsidP="00EC2FD7">
            <w:pPr>
              <w:spacing w:line="240" w:lineRule="exact"/>
              <w:rPr>
                <w:rFonts w:ascii="CordiaUPC" w:hAnsi="CordiaUPC" w:cs="CordiaUPC"/>
                <w:b/>
                <w:bCs/>
                <w:i/>
                <w:iCs/>
                <w:sz w:val="26"/>
                <w:szCs w:val="26"/>
              </w:rPr>
            </w:pPr>
          </w:p>
        </w:tc>
        <w:tc>
          <w:tcPr>
            <w:tcW w:w="5202" w:type="dxa"/>
            <w:gridSpan w:val="7"/>
          </w:tcPr>
          <w:p w14:paraId="62877DC7" w14:textId="77777777" w:rsidR="00553251" w:rsidRPr="007E2BD3" w:rsidRDefault="00553251" w:rsidP="00EC2FD7">
            <w:pPr>
              <w:pStyle w:val="acctfourfigures"/>
              <w:spacing w:line="240" w:lineRule="exact"/>
              <w:jc w:val="center"/>
              <w:rPr>
                <w:rFonts w:ascii="CordiaUPC" w:hAnsi="CordiaUPC" w:cs="CordiaUPC"/>
                <w:i/>
                <w:iCs/>
                <w:sz w:val="26"/>
                <w:szCs w:val="26"/>
              </w:rPr>
            </w:pPr>
            <w:r w:rsidRPr="007E2BD3">
              <w:rPr>
                <w:rFonts w:ascii="CordiaUPC" w:hAnsi="CordiaUPC" w:cs="CordiaUPC" w:hint="cs"/>
                <w:i/>
                <w:iCs/>
                <w:sz w:val="26"/>
                <w:szCs w:val="26"/>
              </w:rPr>
              <w:t>(in million Baht)</w:t>
            </w:r>
          </w:p>
        </w:tc>
      </w:tr>
      <w:tr w:rsidR="00D10433" w:rsidRPr="007E2BD3" w14:paraId="00423759" w14:textId="77777777" w:rsidTr="00596446">
        <w:trPr>
          <w:cantSplit/>
        </w:trPr>
        <w:tc>
          <w:tcPr>
            <w:tcW w:w="4149" w:type="dxa"/>
          </w:tcPr>
          <w:p w14:paraId="779915F1" w14:textId="77777777" w:rsidR="00D10433" w:rsidRPr="007E2BD3" w:rsidRDefault="00D10433" w:rsidP="00D10433">
            <w:pPr>
              <w:pStyle w:val="BodyText"/>
              <w:spacing w:after="0" w:line="240" w:lineRule="exact"/>
              <w:rPr>
                <w:rFonts w:ascii="CordiaUPC" w:hAnsi="CordiaUPC" w:cs="CordiaUPC"/>
                <w:sz w:val="26"/>
                <w:szCs w:val="26"/>
                <w:lang w:bidi="th-TH"/>
              </w:rPr>
            </w:pPr>
            <w:r w:rsidRPr="007E2BD3">
              <w:rPr>
                <w:rFonts w:ascii="CordiaUPC" w:hAnsi="CordiaUPC" w:cs="CordiaUPC" w:hint="cs"/>
                <w:sz w:val="26"/>
                <w:szCs w:val="26"/>
                <w:lang w:bidi="th-TH"/>
              </w:rPr>
              <w:t>Demographic assumptions</w:t>
            </w:r>
          </w:p>
        </w:tc>
        <w:tc>
          <w:tcPr>
            <w:tcW w:w="1170" w:type="dxa"/>
          </w:tcPr>
          <w:p w14:paraId="46EBAAC0" w14:textId="64DDF725" w:rsidR="00D10433" w:rsidRPr="007E2BD3" w:rsidRDefault="006D7A0D" w:rsidP="00D10433">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bidi="th-TH"/>
              </w:rPr>
              <w:t>(2)</w:t>
            </w:r>
          </w:p>
        </w:tc>
        <w:tc>
          <w:tcPr>
            <w:tcW w:w="180" w:type="dxa"/>
          </w:tcPr>
          <w:p w14:paraId="5A025D64"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7FB7BB02" w:rsidR="00D10433" w:rsidRPr="007E2BD3" w:rsidRDefault="00D10433" w:rsidP="00D10433">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(80)</w:t>
            </w:r>
          </w:p>
        </w:tc>
        <w:tc>
          <w:tcPr>
            <w:tcW w:w="180" w:type="dxa"/>
          </w:tcPr>
          <w:p w14:paraId="67017D8E"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68B0C625" w:rsidR="00D10433" w:rsidRPr="007E2BD3" w:rsidRDefault="006D7A0D" w:rsidP="00D10433">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bidi="th-TH"/>
              </w:rPr>
              <w:t>-</w:t>
            </w:r>
          </w:p>
        </w:tc>
        <w:tc>
          <w:tcPr>
            <w:tcW w:w="180" w:type="dxa"/>
          </w:tcPr>
          <w:p w14:paraId="44BA9F50"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29C45BE1" w:rsidR="00D10433" w:rsidRPr="007E2BD3" w:rsidRDefault="00D10433" w:rsidP="00D10433">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102</w:t>
            </w:r>
          </w:p>
        </w:tc>
      </w:tr>
      <w:tr w:rsidR="00D10433" w:rsidRPr="007E2BD3" w14:paraId="568CF820" w14:textId="77777777" w:rsidTr="00596446">
        <w:trPr>
          <w:cantSplit/>
        </w:trPr>
        <w:tc>
          <w:tcPr>
            <w:tcW w:w="4149" w:type="dxa"/>
          </w:tcPr>
          <w:p w14:paraId="0751F41A" w14:textId="77777777" w:rsidR="00D10433" w:rsidRPr="007E2BD3" w:rsidRDefault="00D10433" w:rsidP="00D10433">
            <w:pPr>
              <w:pStyle w:val="BodyText"/>
              <w:spacing w:after="0" w:line="240" w:lineRule="exact"/>
              <w:rPr>
                <w:rFonts w:ascii="CordiaUPC" w:hAnsi="CordiaUPC" w:cs="CordiaUPC"/>
                <w:sz w:val="26"/>
                <w:szCs w:val="26"/>
              </w:rPr>
            </w:pPr>
            <w:r w:rsidRPr="007E2BD3">
              <w:rPr>
                <w:rFonts w:ascii="CordiaUPC" w:hAnsi="CordiaUPC" w:cs="CordiaUPC" w:hint="cs"/>
                <w:sz w:val="26"/>
                <w:szCs w:val="26"/>
              </w:rPr>
              <w:t>Financial assumptions</w:t>
            </w:r>
          </w:p>
        </w:tc>
        <w:tc>
          <w:tcPr>
            <w:tcW w:w="1170" w:type="dxa"/>
          </w:tcPr>
          <w:p w14:paraId="6E0E47B6" w14:textId="0DEECA5C" w:rsidR="00D10433" w:rsidRPr="007E2BD3" w:rsidRDefault="006D7A0D" w:rsidP="00D10433">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bidi="th-TH"/>
              </w:rPr>
              <w:t>(169)</w:t>
            </w:r>
          </w:p>
        </w:tc>
        <w:tc>
          <w:tcPr>
            <w:tcW w:w="180" w:type="dxa"/>
          </w:tcPr>
          <w:p w14:paraId="34E1F729"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5875D874" w:rsidR="00D10433" w:rsidRPr="007E2BD3" w:rsidRDefault="00D10433" w:rsidP="00D10433">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(282)</w:t>
            </w:r>
          </w:p>
        </w:tc>
        <w:tc>
          <w:tcPr>
            <w:tcW w:w="180" w:type="dxa"/>
          </w:tcPr>
          <w:p w14:paraId="648932F8"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52F659E7" w:rsidR="00D10433" w:rsidRPr="007E2BD3" w:rsidRDefault="006D7A0D" w:rsidP="00D10433">
            <w:pPr>
              <w:pStyle w:val="acctfourfigures"/>
              <w:tabs>
                <w:tab w:val="clear" w:pos="765"/>
                <w:tab w:val="decimal" w:pos="902"/>
              </w:tabs>
              <w:spacing w:line="240" w:lineRule="exact"/>
              <w:ind w:right="11"/>
              <w:rPr>
                <w:rFonts w:ascii="CordiaUPC" w:hAnsi="CordiaUPC" w:cs="CordiaUPC"/>
                <w:sz w:val="26"/>
                <w:szCs w:val="26"/>
                <w:lang w:bidi="th-TH"/>
              </w:rPr>
            </w:pPr>
            <w:r>
              <w:rPr>
                <w:rFonts w:ascii="CordiaUPC" w:hAnsi="CordiaUPC" w:cs="CordiaUPC"/>
                <w:sz w:val="26"/>
                <w:szCs w:val="26"/>
                <w:lang w:bidi="th-TH"/>
              </w:rPr>
              <w:t>(165)</w:t>
            </w:r>
          </w:p>
        </w:tc>
        <w:tc>
          <w:tcPr>
            <w:tcW w:w="180" w:type="dxa"/>
          </w:tcPr>
          <w:p w14:paraId="705EBC45"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06B85B73" w:rsidR="00D10433" w:rsidRPr="007E2BD3" w:rsidRDefault="00D10433" w:rsidP="00D10433">
            <w:pPr>
              <w:pStyle w:val="acctfourfigures"/>
              <w:tabs>
                <w:tab w:val="clear" w:pos="765"/>
                <w:tab w:val="decimal" w:pos="902"/>
              </w:tabs>
              <w:spacing w:line="240" w:lineRule="exact"/>
              <w:ind w:right="11"/>
              <w:rPr>
                <w:rFonts w:ascii="CordiaUPC" w:hAnsi="CordiaUPC" w:cs="CordiaUPC"/>
                <w:sz w:val="26"/>
                <w:szCs w:val="26"/>
                <w:lang w:bidi="th-TH"/>
              </w:rPr>
            </w:pPr>
            <w:r>
              <w:rPr>
                <w:rFonts w:ascii="CordiaUPC" w:hAnsi="CordiaUPC" w:cs="CordiaUPC"/>
                <w:sz w:val="26"/>
                <w:szCs w:val="26"/>
                <w:lang w:val="en-US" w:bidi="th-TH"/>
              </w:rPr>
              <w:t>(27)</w:t>
            </w:r>
          </w:p>
        </w:tc>
      </w:tr>
      <w:tr w:rsidR="00D10433" w:rsidRPr="007E2BD3" w14:paraId="3F9696B7" w14:textId="77777777" w:rsidTr="00596446">
        <w:trPr>
          <w:cantSplit/>
        </w:trPr>
        <w:tc>
          <w:tcPr>
            <w:tcW w:w="4149" w:type="dxa"/>
          </w:tcPr>
          <w:p w14:paraId="7917CB8C" w14:textId="77777777" w:rsidR="00D10433" w:rsidRPr="007E2BD3" w:rsidRDefault="00D10433" w:rsidP="00D10433">
            <w:pPr>
              <w:pStyle w:val="BodyText"/>
              <w:spacing w:after="0" w:line="240" w:lineRule="exact"/>
              <w:rPr>
                <w:rFonts w:ascii="CordiaUPC" w:hAnsi="CordiaUPC" w:cs="CordiaUPC"/>
                <w:sz w:val="26"/>
                <w:szCs w:val="26"/>
                <w:lang w:bidi="th-TH"/>
              </w:rPr>
            </w:pPr>
            <w:r w:rsidRPr="007E2BD3">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18B034AE" w:rsidR="00D10433" w:rsidRPr="007E2BD3" w:rsidRDefault="00C639EE" w:rsidP="00D10433">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bidi="th-TH"/>
              </w:rPr>
              <w:t>2</w:t>
            </w:r>
          </w:p>
        </w:tc>
        <w:tc>
          <w:tcPr>
            <w:tcW w:w="180" w:type="dxa"/>
          </w:tcPr>
          <w:p w14:paraId="1AD7EDE8"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0F3C125E" w:rsidR="00D10433" w:rsidRPr="007E2BD3" w:rsidRDefault="00D10433" w:rsidP="00D10433">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val="en-US" w:bidi="th-TH"/>
              </w:rPr>
              <w:t>(321)</w:t>
            </w:r>
          </w:p>
        </w:tc>
        <w:tc>
          <w:tcPr>
            <w:tcW w:w="180" w:type="dxa"/>
          </w:tcPr>
          <w:p w14:paraId="56FBDB00"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3A44638D" w:rsidR="00D10433" w:rsidRPr="007E2BD3" w:rsidRDefault="006D7A0D" w:rsidP="00D10433">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bidi="th-TH"/>
              </w:rPr>
              <w:t>-</w:t>
            </w:r>
          </w:p>
        </w:tc>
        <w:tc>
          <w:tcPr>
            <w:tcW w:w="180" w:type="dxa"/>
          </w:tcPr>
          <w:p w14:paraId="7C6704A4" w14:textId="77777777" w:rsidR="00D10433" w:rsidRPr="007E2BD3" w:rsidRDefault="00D10433" w:rsidP="00D10433">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2C6D6026" w:rsidR="00D10433" w:rsidRPr="007E2BD3" w:rsidRDefault="00D10433" w:rsidP="00D10433">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val="en-US" w:bidi="th-TH"/>
              </w:rPr>
              <w:t>(327)</w:t>
            </w:r>
          </w:p>
        </w:tc>
      </w:tr>
      <w:tr w:rsidR="00D10433" w:rsidRPr="007E2BD3" w14:paraId="4E8735E6" w14:textId="77777777" w:rsidTr="00596446">
        <w:trPr>
          <w:cantSplit/>
        </w:trPr>
        <w:tc>
          <w:tcPr>
            <w:tcW w:w="4149" w:type="dxa"/>
          </w:tcPr>
          <w:p w14:paraId="0F20C2C0" w14:textId="77777777" w:rsidR="00D10433" w:rsidRPr="007E2BD3" w:rsidRDefault="00D10433" w:rsidP="00D10433">
            <w:pPr>
              <w:pStyle w:val="BodyText"/>
              <w:spacing w:after="0" w:line="240" w:lineRule="exact"/>
              <w:rPr>
                <w:rFonts w:ascii="CordiaUPC" w:hAnsi="CordiaUPC" w:cs="CordiaUPC"/>
                <w:b/>
                <w:bCs/>
                <w:sz w:val="26"/>
                <w:szCs w:val="26"/>
                <w:cs/>
                <w:lang w:bidi="th-TH"/>
              </w:rPr>
            </w:pPr>
            <w:r w:rsidRPr="007E2BD3">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14B17572" w:rsidR="00D10433" w:rsidRPr="007E2BD3" w:rsidRDefault="00C639EE" w:rsidP="00D10433">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bidi="th-TH"/>
              </w:rPr>
              <w:t>(169)</w:t>
            </w:r>
          </w:p>
        </w:tc>
        <w:tc>
          <w:tcPr>
            <w:tcW w:w="180" w:type="dxa"/>
          </w:tcPr>
          <w:p w14:paraId="6EE68B8D" w14:textId="77777777" w:rsidR="00D10433" w:rsidRPr="007E2BD3" w:rsidRDefault="00D10433" w:rsidP="00D10433">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2BAB4CFB" w:rsidR="00D10433" w:rsidRPr="007E2BD3" w:rsidRDefault="00D10433" w:rsidP="00D10433">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(683)</w:t>
            </w:r>
          </w:p>
        </w:tc>
        <w:tc>
          <w:tcPr>
            <w:tcW w:w="180" w:type="dxa"/>
          </w:tcPr>
          <w:p w14:paraId="011FE8F9" w14:textId="77777777" w:rsidR="00D10433" w:rsidRPr="007E2BD3" w:rsidRDefault="00D10433" w:rsidP="00D10433">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1FF3B767" w:rsidR="00D10433" w:rsidRPr="007E2BD3" w:rsidRDefault="006D7A0D" w:rsidP="00D10433">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bidi="th-TH"/>
              </w:rPr>
              <w:t>(165)</w:t>
            </w:r>
          </w:p>
        </w:tc>
        <w:tc>
          <w:tcPr>
            <w:tcW w:w="180" w:type="dxa"/>
          </w:tcPr>
          <w:p w14:paraId="71B57AE6" w14:textId="77777777" w:rsidR="00D10433" w:rsidRPr="007E2BD3" w:rsidRDefault="00D10433" w:rsidP="00D10433">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355A9D6" w:rsidR="00D10433" w:rsidRPr="007E2BD3" w:rsidRDefault="00D10433" w:rsidP="00D10433">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(252)</w:t>
            </w:r>
          </w:p>
        </w:tc>
      </w:tr>
    </w:tbl>
    <w:p w14:paraId="342B86C8" w14:textId="77777777" w:rsidR="00553251" w:rsidRPr="007E2BD3" w:rsidRDefault="00553251" w:rsidP="00EC2FD7">
      <w:pPr>
        <w:pStyle w:val="BodyText"/>
        <w:spacing w:after="0" w:line="240" w:lineRule="exact"/>
        <w:ind w:left="540"/>
        <w:jc w:val="both"/>
        <w:rPr>
          <w:rFonts w:ascii="CordiaUPC" w:hAnsi="CordiaUPC" w:cs="CordiaUPC"/>
          <w:sz w:val="26"/>
          <w:szCs w:val="26"/>
          <w:lang w:bidi="th-TH"/>
        </w:rPr>
      </w:pPr>
    </w:p>
    <w:p w14:paraId="04DE726A" w14:textId="5E8B6183" w:rsidR="00020162" w:rsidRPr="007E2BD3" w:rsidRDefault="00A5110C" w:rsidP="00A5110C">
      <w:pPr>
        <w:spacing w:line="240" w:lineRule="exact"/>
        <w:ind w:left="1260" w:hanging="720"/>
        <w:jc w:val="thaiDistribute"/>
        <w:rPr>
          <w:rFonts w:ascii="CordiaUPC" w:eastAsia="Calibri" w:hAnsi="CordiaUPC" w:cs="CordiaUPC"/>
          <w:b/>
          <w:bCs/>
          <w:sz w:val="26"/>
          <w:szCs w:val="26"/>
          <w:lang w:val="en-US" w:bidi="th-TH"/>
        </w:rPr>
      </w:pPr>
      <w:r w:rsidRPr="007E2BD3">
        <w:rPr>
          <w:rFonts w:ascii="CordiaUPC" w:eastAsia="Calibri" w:hAnsi="CordiaUPC" w:cs="CordiaUPC" w:hint="cs"/>
          <w:b/>
          <w:bCs/>
          <w:i/>
          <w:iCs/>
          <w:sz w:val="26"/>
          <w:szCs w:val="26"/>
          <w:lang w:val="en-US" w:bidi="th-TH"/>
        </w:rPr>
        <w:t>2</w:t>
      </w:r>
      <w:r w:rsidR="009431BA">
        <w:rPr>
          <w:rFonts w:ascii="CordiaUPC" w:eastAsia="Calibri" w:hAnsi="CordiaUPC" w:cs="CordiaUPC"/>
          <w:b/>
          <w:bCs/>
          <w:i/>
          <w:iCs/>
          <w:sz w:val="26"/>
          <w:szCs w:val="26"/>
          <w:lang w:val="en-US" w:bidi="th-TH"/>
        </w:rPr>
        <w:t>4</w:t>
      </w:r>
      <w:r w:rsidRPr="007E2BD3">
        <w:rPr>
          <w:rFonts w:ascii="CordiaUPC" w:eastAsia="Calibri" w:hAnsi="CordiaUPC" w:cs="CordiaUPC" w:hint="cs"/>
          <w:b/>
          <w:bCs/>
          <w:i/>
          <w:iCs/>
          <w:sz w:val="26"/>
          <w:szCs w:val="26"/>
          <w:lang w:val="en-US" w:bidi="th-TH"/>
        </w:rPr>
        <w:t>.2.3</w:t>
      </w:r>
      <w:r w:rsidRPr="007E2BD3">
        <w:rPr>
          <w:rFonts w:ascii="CordiaUPC" w:eastAsia="Calibri" w:hAnsi="CordiaUPC" w:cs="CordiaUPC" w:hint="cs"/>
          <w:b/>
          <w:bCs/>
          <w:i/>
          <w:iCs/>
          <w:sz w:val="26"/>
          <w:szCs w:val="26"/>
          <w:lang w:val="en-US" w:bidi="th-TH"/>
        </w:rPr>
        <w:tab/>
      </w:r>
      <w:r w:rsidR="00766D79" w:rsidRPr="007E2BD3">
        <w:rPr>
          <w:rFonts w:ascii="CordiaUPC" w:eastAsia="Calibri" w:hAnsi="CordiaUPC" w:cs="CordiaUPC" w:hint="cs"/>
          <w:b/>
          <w:bCs/>
          <w:sz w:val="26"/>
          <w:szCs w:val="26"/>
          <w:lang w:val="en-US" w:bidi="th-TH"/>
        </w:rPr>
        <w:t>Actuarial assumptions</w:t>
      </w:r>
      <w:r w:rsidR="00804502" w:rsidRPr="007E2BD3">
        <w:rPr>
          <w:rFonts w:ascii="CordiaUPC" w:eastAsia="Calibri" w:hAnsi="CordiaUPC" w:cs="CordiaUPC" w:hint="cs"/>
          <w:b/>
          <w:bCs/>
          <w:sz w:val="26"/>
          <w:szCs w:val="26"/>
          <w:lang w:val="en-US" w:bidi="th-TH"/>
        </w:rPr>
        <w:t xml:space="preserve"> of post-</w:t>
      </w:r>
      <w:r w:rsidR="008204E1" w:rsidRPr="007E2BD3">
        <w:rPr>
          <w:rFonts w:ascii="CordiaUPC" w:eastAsia="Calibri" w:hAnsi="CordiaUPC" w:cs="CordiaUPC" w:hint="cs"/>
          <w:b/>
          <w:bCs/>
          <w:sz w:val="26"/>
          <w:szCs w:val="26"/>
          <w:lang w:val="en-US" w:bidi="th-TH"/>
        </w:rPr>
        <w:t>employ</w:t>
      </w:r>
      <w:r w:rsidR="00804502" w:rsidRPr="007E2BD3">
        <w:rPr>
          <w:rFonts w:ascii="CordiaUPC" w:eastAsia="Calibri" w:hAnsi="CordiaUPC" w:cs="CordiaUPC" w:hint="cs"/>
          <w:b/>
          <w:bCs/>
          <w:sz w:val="26"/>
          <w:szCs w:val="26"/>
          <w:lang w:val="en-US" w:bidi="th-TH"/>
        </w:rPr>
        <w:t>ment benefit obligations</w:t>
      </w:r>
    </w:p>
    <w:p w14:paraId="64D7F21F" w14:textId="77777777" w:rsidR="00020162" w:rsidRPr="007E2BD3" w:rsidRDefault="00020162" w:rsidP="00EC2FD7">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7E2BD3" w:rsidRDefault="00020162" w:rsidP="00C97F22">
      <w:pPr>
        <w:tabs>
          <w:tab w:val="left" w:pos="900"/>
        </w:tabs>
        <w:spacing w:line="240" w:lineRule="exact"/>
        <w:ind w:left="1260"/>
        <w:jc w:val="thaiDistribute"/>
        <w:rPr>
          <w:rFonts w:ascii="CordiaUPC" w:eastAsia="Calibri" w:hAnsi="CordiaUPC" w:cs="CordiaUPC"/>
          <w:sz w:val="26"/>
          <w:szCs w:val="26"/>
          <w:lang w:val="en-US" w:bidi="th-TH"/>
        </w:rPr>
      </w:pPr>
      <w:r w:rsidRPr="007E2BD3">
        <w:rPr>
          <w:rFonts w:ascii="CordiaUPC" w:eastAsia="Calibri" w:hAnsi="CordiaUPC" w:cs="CordiaUPC" w:hint="cs"/>
          <w:sz w:val="26"/>
          <w:szCs w:val="26"/>
          <w:lang w:val="en-US" w:bidi="th-TH"/>
        </w:rPr>
        <w:t>The following were the principal actuarial assumptions at the reporting date (expressed as weighted averages).</w:t>
      </w:r>
    </w:p>
    <w:p w14:paraId="338B0FF6" w14:textId="77777777" w:rsidR="00020162" w:rsidRPr="007E2BD3" w:rsidRDefault="00020162" w:rsidP="00EC2FD7">
      <w:pPr>
        <w:tabs>
          <w:tab w:val="left" w:pos="900"/>
        </w:tabs>
        <w:spacing w:line="240" w:lineRule="exact"/>
        <w:ind w:left="547"/>
        <w:jc w:val="thaiDistribute"/>
        <w:rPr>
          <w:rFonts w:ascii="CordiaUPC" w:eastAsia="Calibri" w:hAnsi="CordiaUPC" w:cs="CordiaUPC"/>
          <w:sz w:val="26"/>
          <w:szCs w:val="26"/>
          <w:lang w:val="en-US" w:bidi="th-TH"/>
        </w:rPr>
      </w:pPr>
    </w:p>
    <w:tbl>
      <w:tblPr>
        <w:tblW w:w="9320" w:type="dxa"/>
        <w:tblInd w:w="477" w:type="dxa"/>
        <w:tblLayout w:type="fixed"/>
        <w:tblCellMar>
          <w:left w:w="79" w:type="dxa"/>
          <w:right w:w="79" w:type="dxa"/>
        </w:tblCellMar>
        <w:tblLook w:val="0000" w:firstRow="0" w:lastRow="0" w:firstColumn="0" w:lastColumn="0" w:noHBand="0" w:noVBand="0"/>
      </w:tblPr>
      <w:tblGrid>
        <w:gridCol w:w="2808"/>
        <w:gridCol w:w="1440"/>
        <w:gridCol w:w="180"/>
        <w:gridCol w:w="1480"/>
        <w:gridCol w:w="180"/>
        <w:gridCol w:w="1522"/>
        <w:gridCol w:w="180"/>
        <w:gridCol w:w="1530"/>
      </w:tblGrid>
      <w:tr w:rsidR="00553251" w:rsidRPr="007E2BD3" w14:paraId="3FDFCE16" w14:textId="77777777" w:rsidTr="006E1B29">
        <w:trPr>
          <w:cantSplit/>
          <w:tblHeader/>
        </w:trPr>
        <w:tc>
          <w:tcPr>
            <w:tcW w:w="2808" w:type="dxa"/>
            <w:shd w:val="clear" w:color="auto" w:fill="auto"/>
          </w:tcPr>
          <w:p w14:paraId="78F02602" w14:textId="77777777" w:rsidR="00553251" w:rsidRPr="007E2BD3" w:rsidRDefault="00553251" w:rsidP="00D10433">
            <w:pPr>
              <w:pStyle w:val="acctfourfigures"/>
              <w:spacing w:line="220" w:lineRule="exact"/>
              <w:ind w:right="108"/>
              <w:jc w:val="center"/>
              <w:rPr>
                <w:rFonts w:ascii="CordiaUPC" w:hAnsi="CordiaUPC" w:cs="CordiaUPC"/>
                <w:sz w:val="26"/>
                <w:szCs w:val="26"/>
              </w:rPr>
            </w:pPr>
          </w:p>
        </w:tc>
        <w:tc>
          <w:tcPr>
            <w:tcW w:w="3100" w:type="dxa"/>
            <w:gridSpan w:val="3"/>
            <w:shd w:val="clear" w:color="auto" w:fill="auto"/>
          </w:tcPr>
          <w:p w14:paraId="2FEF0C2B" w14:textId="77777777" w:rsidR="00553251" w:rsidRPr="007E2BD3" w:rsidRDefault="00553251" w:rsidP="00D10433">
            <w:pPr>
              <w:pStyle w:val="acctmergecolhdg"/>
              <w:spacing w:line="220" w:lineRule="exact"/>
              <w:ind w:left="-79" w:right="-79"/>
              <w:rPr>
                <w:rFonts w:ascii="CordiaUPC" w:hAnsi="CordiaUPC" w:cs="CordiaUPC"/>
                <w:sz w:val="26"/>
                <w:szCs w:val="26"/>
              </w:rPr>
            </w:pPr>
            <w:r w:rsidRPr="007E2BD3">
              <w:rPr>
                <w:rFonts w:ascii="CordiaUPC" w:hAnsi="CordiaUPC" w:cs="CordiaUPC" w:hint="cs"/>
                <w:sz w:val="26"/>
                <w:szCs w:val="26"/>
              </w:rPr>
              <w:t>Consolidated</w:t>
            </w:r>
          </w:p>
        </w:tc>
        <w:tc>
          <w:tcPr>
            <w:tcW w:w="180" w:type="dxa"/>
            <w:shd w:val="clear" w:color="auto" w:fill="auto"/>
          </w:tcPr>
          <w:p w14:paraId="00B2A7C4" w14:textId="77777777" w:rsidR="00553251" w:rsidRPr="007E2BD3" w:rsidRDefault="00553251" w:rsidP="00D10433">
            <w:pPr>
              <w:pStyle w:val="acctmergecolhdg"/>
              <w:spacing w:line="220" w:lineRule="exact"/>
              <w:ind w:right="108"/>
              <w:rPr>
                <w:rFonts w:ascii="CordiaUPC" w:hAnsi="CordiaUPC" w:cs="CordiaUPC"/>
                <w:sz w:val="26"/>
                <w:szCs w:val="26"/>
              </w:rPr>
            </w:pPr>
          </w:p>
        </w:tc>
        <w:tc>
          <w:tcPr>
            <w:tcW w:w="3232" w:type="dxa"/>
            <w:gridSpan w:val="3"/>
            <w:shd w:val="clear" w:color="auto" w:fill="auto"/>
          </w:tcPr>
          <w:p w14:paraId="60DAAB05" w14:textId="77777777" w:rsidR="00553251" w:rsidRPr="007E2BD3" w:rsidRDefault="00553251" w:rsidP="00D10433">
            <w:pPr>
              <w:pStyle w:val="acctmergecolhdg"/>
              <w:spacing w:line="220" w:lineRule="exact"/>
              <w:ind w:left="-119" w:right="-39"/>
              <w:rPr>
                <w:rFonts w:ascii="CordiaUPC" w:hAnsi="CordiaUPC" w:cs="CordiaUPC"/>
                <w:sz w:val="26"/>
                <w:szCs w:val="26"/>
              </w:rPr>
            </w:pPr>
            <w:r w:rsidRPr="007E2BD3">
              <w:rPr>
                <w:rFonts w:ascii="CordiaUPC" w:hAnsi="CordiaUPC" w:cs="CordiaUPC" w:hint="cs"/>
                <w:sz w:val="26"/>
                <w:szCs w:val="26"/>
              </w:rPr>
              <w:t>Bank only</w:t>
            </w:r>
          </w:p>
        </w:tc>
      </w:tr>
      <w:tr w:rsidR="00D10433" w:rsidRPr="007E2BD3" w14:paraId="33910D12" w14:textId="77777777" w:rsidTr="006E1B29">
        <w:trPr>
          <w:cantSplit/>
          <w:tblHeader/>
        </w:trPr>
        <w:tc>
          <w:tcPr>
            <w:tcW w:w="2808" w:type="dxa"/>
            <w:shd w:val="clear" w:color="auto" w:fill="auto"/>
          </w:tcPr>
          <w:p w14:paraId="6128244F" w14:textId="77777777" w:rsidR="00D10433" w:rsidRPr="007E2BD3" w:rsidRDefault="00D10433" w:rsidP="00D10433">
            <w:pPr>
              <w:pStyle w:val="acctfourfigures"/>
              <w:spacing w:line="220" w:lineRule="exact"/>
              <w:ind w:right="108"/>
              <w:jc w:val="center"/>
              <w:rPr>
                <w:rFonts w:ascii="CordiaUPC" w:hAnsi="CordiaUPC" w:cs="CordiaUPC"/>
                <w:sz w:val="26"/>
                <w:szCs w:val="26"/>
              </w:rPr>
            </w:pPr>
          </w:p>
        </w:tc>
        <w:tc>
          <w:tcPr>
            <w:tcW w:w="1440" w:type="dxa"/>
            <w:vAlign w:val="bottom"/>
          </w:tcPr>
          <w:p w14:paraId="5C05E62E" w14:textId="24E01789" w:rsidR="00D10433" w:rsidRPr="007E2BD3" w:rsidRDefault="00D10433" w:rsidP="00D10433">
            <w:pPr>
              <w:spacing w:line="220" w:lineRule="exact"/>
              <w:ind w:left="-108" w:right="-108"/>
              <w:jc w:val="center"/>
              <w:rPr>
                <w:rFonts w:ascii="CordiaUPC" w:hAnsi="CordiaUPC" w:cs="CordiaUPC"/>
                <w:sz w:val="26"/>
                <w:szCs w:val="26"/>
              </w:rPr>
            </w:pPr>
            <w:r w:rsidRPr="00A03CAA">
              <w:rPr>
                <w:rFonts w:ascii="CordiaUPC" w:hAnsi="CordiaUPC" w:cs="CordiaUPC" w:hint="cs"/>
                <w:sz w:val="26"/>
                <w:szCs w:val="26"/>
                <w:lang w:bidi="th-TH"/>
              </w:rPr>
              <w:t>30 June</w:t>
            </w:r>
          </w:p>
        </w:tc>
        <w:tc>
          <w:tcPr>
            <w:tcW w:w="180" w:type="dxa"/>
          </w:tcPr>
          <w:p w14:paraId="695C59BC" w14:textId="77777777" w:rsidR="00D10433" w:rsidRPr="007E2BD3" w:rsidRDefault="00D10433" w:rsidP="00D10433">
            <w:pPr>
              <w:spacing w:line="220" w:lineRule="exact"/>
              <w:ind w:left="-108" w:right="-108"/>
              <w:rPr>
                <w:rFonts w:ascii="CordiaUPC" w:hAnsi="CordiaUPC" w:cs="CordiaUPC"/>
                <w:sz w:val="26"/>
                <w:szCs w:val="26"/>
                <w:rtl/>
                <w:cs/>
              </w:rPr>
            </w:pPr>
          </w:p>
        </w:tc>
        <w:tc>
          <w:tcPr>
            <w:tcW w:w="1480" w:type="dxa"/>
          </w:tcPr>
          <w:p w14:paraId="16EB7823" w14:textId="787ABFA2"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color w:val="000000"/>
                <w:sz w:val="26"/>
                <w:szCs w:val="26"/>
                <w:lang w:val="en-US" w:eastAsia="en-GB" w:bidi="th-TH"/>
              </w:rPr>
              <w:t>31 December</w:t>
            </w:r>
          </w:p>
        </w:tc>
        <w:tc>
          <w:tcPr>
            <w:tcW w:w="180" w:type="dxa"/>
            <w:vAlign w:val="bottom"/>
          </w:tcPr>
          <w:p w14:paraId="626C8D56" w14:textId="77777777" w:rsidR="00D10433" w:rsidRPr="007E2BD3" w:rsidRDefault="00D10433" w:rsidP="00D10433">
            <w:pPr>
              <w:spacing w:line="220" w:lineRule="exact"/>
              <w:ind w:left="-108" w:right="-108"/>
              <w:jc w:val="center"/>
              <w:rPr>
                <w:rFonts w:ascii="CordiaUPC" w:hAnsi="CordiaUPC" w:cs="CordiaUPC"/>
                <w:sz w:val="26"/>
                <w:szCs w:val="26"/>
                <w:rtl/>
                <w:cs/>
              </w:rPr>
            </w:pPr>
          </w:p>
        </w:tc>
        <w:tc>
          <w:tcPr>
            <w:tcW w:w="1522" w:type="dxa"/>
            <w:vAlign w:val="bottom"/>
          </w:tcPr>
          <w:p w14:paraId="7977060A" w14:textId="38E2A8B2" w:rsidR="00D10433" w:rsidRPr="007E2BD3" w:rsidRDefault="00D10433" w:rsidP="00D10433">
            <w:pPr>
              <w:spacing w:line="220" w:lineRule="exact"/>
              <w:ind w:left="-108" w:right="-108"/>
              <w:jc w:val="center"/>
              <w:rPr>
                <w:rFonts w:ascii="CordiaUPC" w:hAnsi="CordiaUPC" w:cs="CordiaUPC"/>
                <w:sz w:val="26"/>
                <w:szCs w:val="26"/>
              </w:rPr>
            </w:pPr>
            <w:r w:rsidRPr="00A03CAA">
              <w:rPr>
                <w:rFonts w:ascii="CordiaUPC" w:hAnsi="CordiaUPC" w:cs="CordiaUPC" w:hint="cs"/>
                <w:sz w:val="26"/>
                <w:szCs w:val="26"/>
                <w:lang w:bidi="th-TH"/>
              </w:rPr>
              <w:t>30 June</w:t>
            </w:r>
          </w:p>
        </w:tc>
        <w:tc>
          <w:tcPr>
            <w:tcW w:w="180" w:type="dxa"/>
          </w:tcPr>
          <w:p w14:paraId="662F99C1" w14:textId="77777777" w:rsidR="00D10433" w:rsidRPr="007E2BD3" w:rsidRDefault="00D10433" w:rsidP="00D10433">
            <w:pPr>
              <w:spacing w:line="220" w:lineRule="exact"/>
              <w:ind w:left="-108" w:right="-108"/>
              <w:rPr>
                <w:rFonts w:ascii="CordiaUPC" w:hAnsi="CordiaUPC" w:cs="CordiaUPC"/>
                <w:sz w:val="26"/>
                <w:szCs w:val="26"/>
                <w:rtl/>
                <w:cs/>
              </w:rPr>
            </w:pPr>
          </w:p>
        </w:tc>
        <w:tc>
          <w:tcPr>
            <w:tcW w:w="1530" w:type="dxa"/>
          </w:tcPr>
          <w:p w14:paraId="4B2A5F26" w14:textId="2CD3EE41"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color w:val="000000"/>
                <w:sz w:val="26"/>
                <w:szCs w:val="26"/>
                <w:lang w:val="en-US" w:eastAsia="en-GB" w:bidi="th-TH"/>
              </w:rPr>
              <w:t>31 December</w:t>
            </w:r>
          </w:p>
        </w:tc>
      </w:tr>
      <w:tr w:rsidR="00D10433" w:rsidRPr="007E2BD3" w14:paraId="7692B8AC" w14:textId="77777777" w:rsidTr="006E1B29">
        <w:trPr>
          <w:cantSplit/>
          <w:tblHeader/>
        </w:trPr>
        <w:tc>
          <w:tcPr>
            <w:tcW w:w="2808" w:type="dxa"/>
            <w:shd w:val="clear" w:color="auto" w:fill="auto"/>
          </w:tcPr>
          <w:p w14:paraId="0DF9F518" w14:textId="77777777" w:rsidR="00D10433" w:rsidRPr="007E2BD3" w:rsidRDefault="00D10433" w:rsidP="00D10433">
            <w:pPr>
              <w:pStyle w:val="acctfourfigures"/>
              <w:spacing w:line="220" w:lineRule="exact"/>
              <w:ind w:right="108"/>
              <w:jc w:val="center"/>
              <w:rPr>
                <w:rFonts w:ascii="CordiaUPC" w:hAnsi="CordiaUPC" w:cs="CordiaUPC"/>
                <w:sz w:val="26"/>
                <w:szCs w:val="26"/>
              </w:rPr>
            </w:pPr>
          </w:p>
        </w:tc>
        <w:tc>
          <w:tcPr>
            <w:tcW w:w="1440" w:type="dxa"/>
            <w:vAlign w:val="bottom"/>
          </w:tcPr>
          <w:p w14:paraId="493C4B3F" w14:textId="59680223"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0" w:type="dxa"/>
          </w:tcPr>
          <w:p w14:paraId="291F8C33" w14:textId="77777777" w:rsidR="00D10433" w:rsidRPr="007E2BD3" w:rsidRDefault="00D10433" w:rsidP="00D10433">
            <w:pPr>
              <w:spacing w:line="220" w:lineRule="exact"/>
              <w:ind w:left="-108" w:right="-108"/>
              <w:rPr>
                <w:rFonts w:ascii="CordiaUPC" w:hAnsi="CordiaUPC" w:cs="CordiaUPC"/>
                <w:sz w:val="26"/>
                <w:szCs w:val="26"/>
                <w:rtl/>
                <w:cs/>
              </w:rPr>
            </w:pPr>
          </w:p>
        </w:tc>
        <w:tc>
          <w:tcPr>
            <w:tcW w:w="1480" w:type="dxa"/>
          </w:tcPr>
          <w:p w14:paraId="3A5251FA" w14:textId="0626E058"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c>
          <w:tcPr>
            <w:tcW w:w="180" w:type="dxa"/>
            <w:vAlign w:val="bottom"/>
          </w:tcPr>
          <w:p w14:paraId="031FA84F" w14:textId="77777777" w:rsidR="00D10433" w:rsidRPr="007E2BD3" w:rsidRDefault="00D10433" w:rsidP="00D10433">
            <w:pPr>
              <w:spacing w:line="220" w:lineRule="exact"/>
              <w:ind w:left="-108" w:right="-108"/>
              <w:jc w:val="center"/>
              <w:rPr>
                <w:rFonts w:ascii="CordiaUPC" w:hAnsi="CordiaUPC" w:cs="CordiaUPC"/>
                <w:sz w:val="26"/>
                <w:szCs w:val="26"/>
                <w:rtl/>
                <w:cs/>
              </w:rPr>
            </w:pPr>
          </w:p>
        </w:tc>
        <w:tc>
          <w:tcPr>
            <w:tcW w:w="1522" w:type="dxa"/>
            <w:vAlign w:val="bottom"/>
          </w:tcPr>
          <w:p w14:paraId="708892EC" w14:textId="1C794B77"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202</w:t>
            </w:r>
            <w:r>
              <w:rPr>
                <w:rFonts w:ascii="CordiaUPC" w:hAnsi="CordiaUPC" w:cs="CordiaUPC"/>
                <w:sz w:val="26"/>
                <w:szCs w:val="26"/>
              </w:rPr>
              <w:t>1</w:t>
            </w:r>
          </w:p>
        </w:tc>
        <w:tc>
          <w:tcPr>
            <w:tcW w:w="180" w:type="dxa"/>
          </w:tcPr>
          <w:p w14:paraId="427958BB" w14:textId="77777777" w:rsidR="00D10433" w:rsidRPr="007E2BD3" w:rsidRDefault="00D10433" w:rsidP="00D10433">
            <w:pPr>
              <w:spacing w:line="220" w:lineRule="exact"/>
              <w:ind w:left="-108" w:right="-108"/>
              <w:rPr>
                <w:rFonts w:ascii="CordiaUPC" w:hAnsi="CordiaUPC" w:cs="CordiaUPC"/>
                <w:sz w:val="26"/>
                <w:szCs w:val="26"/>
                <w:rtl/>
                <w:cs/>
              </w:rPr>
            </w:pPr>
          </w:p>
        </w:tc>
        <w:tc>
          <w:tcPr>
            <w:tcW w:w="1530" w:type="dxa"/>
          </w:tcPr>
          <w:p w14:paraId="444DC531" w14:textId="7450D03F" w:rsidR="00D10433" w:rsidRPr="007E2BD3" w:rsidRDefault="00D10433" w:rsidP="00D10433">
            <w:pPr>
              <w:spacing w:line="220" w:lineRule="exact"/>
              <w:ind w:left="-108" w:right="-108"/>
              <w:jc w:val="center"/>
              <w:rPr>
                <w:rFonts w:ascii="CordiaUPC" w:hAnsi="CordiaUPC" w:cs="CordiaUPC"/>
                <w:sz w:val="26"/>
                <w:szCs w:val="26"/>
              </w:rPr>
            </w:pPr>
            <w:r w:rsidRPr="00554EC3">
              <w:rPr>
                <w:rFonts w:ascii="CordiaUPC" w:hAnsi="CordiaUPC" w:cs="CordiaUPC" w:hint="cs"/>
                <w:sz w:val="26"/>
                <w:szCs w:val="26"/>
              </w:rPr>
              <w:t>20</w:t>
            </w:r>
            <w:r>
              <w:rPr>
                <w:rFonts w:ascii="CordiaUPC" w:hAnsi="CordiaUPC" w:cs="CordiaUPC"/>
                <w:sz w:val="26"/>
                <w:szCs w:val="26"/>
              </w:rPr>
              <w:t>20</w:t>
            </w:r>
          </w:p>
        </w:tc>
      </w:tr>
      <w:tr w:rsidR="00553251" w:rsidRPr="007E2BD3" w14:paraId="342FD891" w14:textId="77777777" w:rsidTr="006E1B29">
        <w:trPr>
          <w:cantSplit/>
        </w:trPr>
        <w:tc>
          <w:tcPr>
            <w:tcW w:w="2808" w:type="dxa"/>
            <w:shd w:val="clear" w:color="auto" w:fill="auto"/>
          </w:tcPr>
          <w:p w14:paraId="5EAF4454" w14:textId="77777777" w:rsidR="00553251" w:rsidRPr="007E2BD3" w:rsidRDefault="00553251" w:rsidP="00EC2FD7">
            <w:pPr>
              <w:spacing w:line="240" w:lineRule="exact"/>
              <w:ind w:right="108"/>
              <w:rPr>
                <w:rFonts w:ascii="CordiaUPC" w:hAnsi="CordiaUPC" w:cs="CordiaUPC"/>
                <w:sz w:val="26"/>
                <w:szCs w:val="26"/>
              </w:rPr>
            </w:pPr>
          </w:p>
        </w:tc>
        <w:tc>
          <w:tcPr>
            <w:tcW w:w="6512" w:type="dxa"/>
            <w:gridSpan w:val="7"/>
            <w:shd w:val="clear" w:color="auto" w:fill="auto"/>
          </w:tcPr>
          <w:p w14:paraId="04DD2DBA" w14:textId="77777777" w:rsidR="00553251" w:rsidRPr="007E2BD3" w:rsidRDefault="00553251" w:rsidP="00EC2FD7">
            <w:pPr>
              <w:pStyle w:val="acctfourfigures"/>
              <w:tabs>
                <w:tab w:val="clear" w:pos="765"/>
              </w:tabs>
              <w:spacing w:line="240" w:lineRule="exact"/>
              <w:ind w:left="-119" w:right="-39"/>
              <w:jc w:val="center"/>
              <w:rPr>
                <w:rFonts w:ascii="CordiaUPC" w:hAnsi="CordiaUPC" w:cs="CordiaUPC"/>
                <w:i/>
                <w:iCs/>
                <w:sz w:val="26"/>
                <w:szCs w:val="26"/>
              </w:rPr>
            </w:pPr>
            <w:r w:rsidRPr="007E2BD3">
              <w:rPr>
                <w:rFonts w:ascii="CordiaUPC" w:hAnsi="CordiaUPC" w:cs="CordiaUPC" w:hint="cs"/>
                <w:i/>
                <w:iCs/>
                <w:sz w:val="26"/>
                <w:szCs w:val="26"/>
              </w:rPr>
              <w:t>(%)</w:t>
            </w:r>
          </w:p>
        </w:tc>
      </w:tr>
      <w:tr w:rsidR="00D10433" w:rsidRPr="007E2BD3" w14:paraId="128CAB56" w14:textId="77777777" w:rsidTr="006E1B29">
        <w:trPr>
          <w:cantSplit/>
        </w:trPr>
        <w:tc>
          <w:tcPr>
            <w:tcW w:w="2808" w:type="dxa"/>
            <w:shd w:val="clear" w:color="auto" w:fill="auto"/>
          </w:tcPr>
          <w:p w14:paraId="2A93FBA8" w14:textId="77777777" w:rsidR="00D10433" w:rsidRPr="007E2BD3" w:rsidRDefault="00D10433" w:rsidP="00D10433">
            <w:pPr>
              <w:spacing w:line="240" w:lineRule="exact"/>
              <w:ind w:right="108"/>
              <w:rPr>
                <w:rFonts w:ascii="CordiaUPC" w:hAnsi="CordiaUPC" w:cs="CordiaUPC"/>
                <w:sz w:val="26"/>
                <w:szCs w:val="26"/>
              </w:rPr>
            </w:pPr>
            <w:r w:rsidRPr="007E2BD3">
              <w:rPr>
                <w:rFonts w:ascii="CordiaUPC" w:hAnsi="CordiaUPC" w:cs="CordiaUPC" w:hint="cs"/>
                <w:sz w:val="26"/>
                <w:szCs w:val="26"/>
              </w:rPr>
              <w:t>Discount rate</w:t>
            </w:r>
          </w:p>
        </w:tc>
        <w:tc>
          <w:tcPr>
            <w:tcW w:w="1440" w:type="dxa"/>
          </w:tcPr>
          <w:p w14:paraId="0A2A32BA" w14:textId="38008BE6" w:rsidR="00D10433" w:rsidRPr="007E2BD3" w:rsidRDefault="009F7655" w:rsidP="00D10433">
            <w:pPr>
              <w:pStyle w:val="acctfourfigures"/>
              <w:tabs>
                <w:tab w:val="clear" w:pos="765"/>
              </w:tabs>
              <w:spacing w:line="240" w:lineRule="exact"/>
              <w:ind w:left="-79" w:right="-79"/>
              <w:jc w:val="center"/>
              <w:rPr>
                <w:rFonts w:ascii="CordiaUPC" w:hAnsi="CordiaUPC" w:cs="CordiaUPC"/>
                <w:sz w:val="26"/>
                <w:szCs w:val="26"/>
              </w:rPr>
            </w:pPr>
            <w:r>
              <w:rPr>
                <w:rFonts w:ascii="CordiaUPC" w:hAnsi="CordiaUPC" w:cs="CordiaUPC"/>
                <w:sz w:val="26"/>
                <w:szCs w:val="26"/>
              </w:rPr>
              <w:t>1.21, 1.46, 1.89</w:t>
            </w:r>
          </w:p>
        </w:tc>
        <w:tc>
          <w:tcPr>
            <w:tcW w:w="180" w:type="dxa"/>
            <w:shd w:val="clear" w:color="auto" w:fill="auto"/>
          </w:tcPr>
          <w:p w14:paraId="0FE8C31E" w14:textId="77777777" w:rsidR="00D10433" w:rsidRPr="007E2BD3" w:rsidRDefault="00D10433" w:rsidP="00D10433">
            <w:pPr>
              <w:pStyle w:val="acctfourfigures"/>
              <w:spacing w:line="240" w:lineRule="exact"/>
              <w:ind w:right="108"/>
              <w:rPr>
                <w:rFonts w:ascii="CordiaUPC" w:hAnsi="CordiaUPC" w:cs="CordiaUPC"/>
                <w:sz w:val="26"/>
                <w:szCs w:val="26"/>
              </w:rPr>
            </w:pPr>
          </w:p>
        </w:tc>
        <w:tc>
          <w:tcPr>
            <w:tcW w:w="1480" w:type="dxa"/>
          </w:tcPr>
          <w:p w14:paraId="6F921C8E" w14:textId="0EB92E3B" w:rsidR="00D10433" w:rsidRPr="007E2BD3" w:rsidRDefault="00D10433" w:rsidP="00D10433">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1.21, 1.46</w:t>
            </w:r>
          </w:p>
        </w:tc>
        <w:tc>
          <w:tcPr>
            <w:tcW w:w="180" w:type="dxa"/>
            <w:shd w:val="clear" w:color="auto" w:fill="auto"/>
          </w:tcPr>
          <w:p w14:paraId="535E5870" w14:textId="77777777" w:rsidR="00D10433" w:rsidRPr="007E2BD3" w:rsidRDefault="00D10433" w:rsidP="00D10433">
            <w:pPr>
              <w:pStyle w:val="acctfourfigures"/>
              <w:spacing w:line="240" w:lineRule="exact"/>
              <w:ind w:right="108"/>
              <w:rPr>
                <w:rFonts w:ascii="CordiaUPC" w:hAnsi="CordiaUPC" w:cs="CordiaUPC"/>
                <w:sz w:val="26"/>
                <w:szCs w:val="26"/>
              </w:rPr>
            </w:pPr>
          </w:p>
        </w:tc>
        <w:tc>
          <w:tcPr>
            <w:tcW w:w="1522" w:type="dxa"/>
          </w:tcPr>
          <w:p w14:paraId="6573AD68" w14:textId="249D9B50" w:rsidR="00D10433" w:rsidRPr="007E2BD3" w:rsidRDefault="009F7655" w:rsidP="00D10433">
            <w:pPr>
              <w:pStyle w:val="acctfourfigures"/>
              <w:tabs>
                <w:tab w:val="clear" w:pos="765"/>
              </w:tabs>
              <w:spacing w:line="240" w:lineRule="exact"/>
              <w:ind w:left="-79" w:right="-79"/>
              <w:jc w:val="center"/>
              <w:rPr>
                <w:rFonts w:ascii="CordiaUPC" w:hAnsi="CordiaUPC" w:cs="CordiaUPC"/>
                <w:sz w:val="26"/>
                <w:szCs w:val="26"/>
              </w:rPr>
            </w:pPr>
            <w:r>
              <w:rPr>
                <w:rFonts w:ascii="CordiaUPC" w:hAnsi="CordiaUPC" w:cs="CordiaUPC"/>
                <w:sz w:val="26"/>
                <w:szCs w:val="26"/>
              </w:rPr>
              <w:t>1.89</w:t>
            </w:r>
          </w:p>
        </w:tc>
        <w:tc>
          <w:tcPr>
            <w:tcW w:w="180" w:type="dxa"/>
            <w:shd w:val="clear" w:color="auto" w:fill="auto"/>
          </w:tcPr>
          <w:p w14:paraId="21D05E20" w14:textId="77777777" w:rsidR="00D10433" w:rsidRPr="007E2BD3" w:rsidRDefault="00D10433" w:rsidP="00D10433">
            <w:pPr>
              <w:pStyle w:val="acctfourfigures"/>
              <w:spacing w:line="240" w:lineRule="exact"/>
              <w:ind w:right="108"/>
              <w:rPr>
                <w:rFonts w:ascii="CordiaUPC" w:hAnsi="CordiaUPC" w:cs="CordiaUPC"/>
                <w:sz w:val="26"/>
                <w:szCs w:val="26"/>
              </w:rPr>
            </w:pPr>
          </w:p>
        </w:tc>
        <w:tc>
          <w:tcPr>
            <w:tcW w:w="1530" w:type="dxa"/>
          </w:tcPr>
          <w:p w14:paraId="51B7C851" w14:textId="39530BF7" w:rsidR="00D10433" w:rsidRPr="007E2BD3" w:rsidRDefault="00D10433" w:rsidP="00D10433">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1.21</w:t>
            </w:r>
          </w:p>
        </w:tc>
      </w:tr>
      <w:tr w:rsidR="009F7655" w:rsidRPr="007E2BD3" w14:paraId="48631963" w14:textId="77777777" w:rsidTr="006E1B29">
        <w:trPr>
          <w:cantSplit/>
        </w:trPr>
        <w:tc>
          <w:tcPr>
            <w:tcW w:w="2808" w:type="dxa"/>
            <w:shd w:val="clear" w:color="auto" w:fill="auto"/>
          </w:tcPr>
          <w:p w14:paraId="3995C8E6" w14:textId="77777777" w:rsidR="009F7655" w:rsidRPr="007E2BD3" w:rsidRDefault="009F7655" w:rsidP="009F7655">
            <w:pPr>
              <w:spacing w:line="240" w:lineRule="exact"/>
              <w:ind w:right="108"/>
              <w:rPr>
                <w:rFonts w:ascii="CordiaUPC" w:hAnsi="CordiaUPC" w:cs="CordiaUPC"/>
                <w:sz w:val="26"/>
                <w:szCs w:val="26"/>
              </w:rPr>
            </w:pPr>
            <w:r w:rsidRPr="007E2BD3">
              <w:rPr>
                <w:rFonts w:ascii="CordiaUPC" w:hAnsi="CordiaUPC" w:cs="CordiaUPC" w:hint="cs"/>
                <w:sz w:val="26"/>
                <w:szCs w:val="26"/>
              </w:rPr>
              <w:t>Future salary growth</w:t>
            </w:r>
          </w:p>
        </w:tc>
        <w:tc>
          <w:tcPr>
            <w:tcW w:w="1440" w:type="dxa"/>
          </w:tcPr>
          <w:p w14:paraId="42490469" w14:textId="5066CF99" w:rsidR="009F7655" w:rsidRPr="007E2BD3" w:rsidRDefault="009F7655" w:rsidP="009F7655">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063AF65B" w14:textId="77777777" w:rsidR="009F7655" w:rsidRPr="007E2BD3" w:rsidRDefault="009F7655" w:rsidP="009F7655">
            <w:pPr>
              <w:pStyle w:val="acctfourfigures"/>
              <w:spacing w:line="240" w:lineRule="exact"/>
              <w:ind w:right="108"/>
              <w:rPr>
                <w:rFonts w:ascii="CordiaUPC" w:hAnsi="CordiaUPC" w:cs="CordiaUPC"/>
                <w:sz w:val="26"/>
                <w:szCs w:val="26"/>
              </w:rPr>
            </w:pPr>
          </w:p>
        </w:tc>
        <w:tc>
          <w:tcPr>
            <w:tcW w:w="1480" w:type="dxa"/>
          </w:tcPr>
          <w:p w14:paraId="1F09BC1B" w14:textId="3EE804A6" w:rsidR="009F7655" w:rsidRPr="007E2BD3" w:rsidRDefault="009F7655" w:rsidP="009F7655">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c>
          <w:tcPr>
            <w:tcW w:w="180" w:type="dxa"/>
            <w:shd w:val="clear" w:color="auto" w:fill="auto"/>
          </w:tcPr>
          <w:p w14:paraId="53821061" w14:textId="77777777" w:rsidR="009F7655" w:rsidRPr="007E2BD3" w:rsidRDefault="009F7655" w:rsidP="009F7655">
            <w:pPr>
              <w:pStyle w:val="acctfourfigures"/>
              <w:spacing w:line="240" w:lineRule="exact"/>
              <w:ind w:right="108"/>
              <w:rPr>
                <w:rFonts w:ascii="CordiaUPC" w:hAnsi="CordiaUPC" w:cs="CordiaUPC"/>
                <w:sz w:val="26"/>
                <w:szCs w:val="26"/>
              </w:rPr>
            </w:pPr>
          </w:p>
        </w:tc>
        <w:tc>
          <w:tcPr>
            <w:tcW w:w="1522" w:type="dxa"/>
          </w:tcPr>
          <w:p w14:paraId="3FBB3866" w14:textId="1C76ADC7" w:rsidR="009F7655" w:rsidRPr="007E2BD3" w:rsidRDefault="009F7655" w:rsidP="009F7655">
            <w:pPr>
              <w:pStyle w:val="acctfourfigures"/>
              <w:tabs>
                <w:tab w:val="clear" w:pos="765"/>
              </w:tabs>
              <w:spacing w:line="240" w:lineRule="exact"/>
              <w:ind w:left="-79" w:right="-79"/>
              <w:jc w:val="center"/>
              <w:rPr>
                <w:rFonts w:ascii="CordiaUPC" w:hAnsi="CordiaUPC" w:cs="CordiaUPC"/>
                <w:sz w:val="26"/>
                <w:szCs w:val="26"/>
              </w:rPr>
            </w:pPr>
            <w:r>
              <w:rPr>
                <w:rFonts w:ascii="CordiaUPC" w:hAnsi="CordiaUPC" w:cs="CordiaUPC"/>
                <w:sz w:val="26"/>
                <w:szCs w:val="26"/>
              </w:rPr>
              <w:t>3.00</w:t>
            </w:r>
          </w:p>
        </w:tc>
        <w:tc>
          <w:tcPr>
            <w:tcW w:w="180" w:type="dxa"/>
            <w:shd w:val="clear" w:color="auto" w:fill="auto"/>
          </w:tcPr>
          <w:p w14:paraId="0C6F6EC2" w14:textId="77777777" w:rsidR="009F7655" w:rsidRPr="007E2BD3" w:rsidRDefault="009F7655" w:rsidP="009F7655">
            <w:pPr>
              <w:pStyle w:val="acctfourfigures"/>
              <w:spacing w:line="240" w:lineRule="exact"/>
              <w:ind w:right="108"/>
              <w:rPr>
                <w:rFonts w:ascii="CordiaUPC" w:hAnsi="CordiaUPC" w:cs="CordiaUPC"/>
                <w:sz w:val="26"/>
                <w:szCs w:val="26"/>
              </w:rPr>
            </w:pPr>
          </w:p>
        </w:tc>
        <w:tc>
          <w:tcPr>
            <w:tcW w:w="1530" w:type="dxa"/>
          </w:tcPr>
          <w:p w14:paraId="29F8C9D1" w14:textId="69102254" w:rsidR="009F7655" w:rsidRPr="007E2BD3" w:rsidRDefault="009F7655" w:rsidP="009F7655">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3.00</w:t>
            </w:r>
          </w:p>
        </w:tc>
      </w:tr>
      <w:tr w:rsidR="009F7655" w:rsidRPr="007E2BD3" w14:paraId="070C500E" w14:textId="77777777" w:rsidTr="00003E23">
        <w:trPr>
          <w:cantSplit/>
        </w:trPr>
        <w:tc>
          <w:tcPr>
            <w:tcW w:w="2808" w:type="dxa"/>
            <w:shd w:val="clear" w:color="auto" w:fill="auto"/>
          </w:tcPr>
          <w:p w14:paraId="1CD1C93A" w14:textId="77777777" w:rsidR="009F7655" w:rsidRPr="007E2BD3" w:rsidRDefault="009F7655" w:rsidP="009F7655">
            <w:pPr>
              <w:spacing w:line="240" w:lineRule="exact"/>
              <w:ind w:right="108"/>
              <w:rPr>
                <w:rFonts w:ascii="CordiaUPC" w:hAnsi="CordiaUPC" w:cs="CordiaUPC"/>
                <w:sz w:val="26"/>
                <w:szCs w:val="26"/>
              </w:rPr>
            </w:pPr>
            <w:r w:rsidRPr="007E2BD3">
              <w:rPr>
                <w:rFonts w:ascii="CordiaUPC" w:hAnsi="CordiaUPC" w:cs="CordiaUPC" w:hint="cs"/>
                <w:sz w:val="26"/>
                <w:szCs w:val="26"/>
              </w:rPr>
              <w:t>Staff turnover rates</w:t>
            </w:r>
          </w:p>
        </w:tc>
        <w:tc>
          <w:tcPr>
            <w:tcW w:w="1440" w:type="dxa"/>
            <w:vAlign w:val="bottom"/>
          </w:tcPr>
          <w:p w14:paraId="37217CE1" w14:textId="1337066A" w:rsidR="009F7655" w:rsidRPr="007E2BD3" w:rsidRDefault="009F7655" w:rsidP="009F7655">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0.00 - 26.00</w:t>
            </w:r>
          </w:p>
        </w:tc>
        <w:tc>
          <w:tcPr>
            <w:tcW w:w="180" w:type="dxa"/>
            <w:shd w:val="clear" w:color="auto" w:fill="auto"/>
          </w:tcPr>
          <w:p w14:paraId="1AC0902B" w14:textId="77777777" w:rsidR="009F7655" w:rsidRPr="007E2BD3" w:rsidRDefault="009F7655" w:rsidP="009F7655">
            <w:pPr>
              <w:pStyle w:val="acctfourfigures"/>
              <w:spacing w:line="240" w:lineRule="exact"/>
              <w:ind w:right="108"/>
              <w:rPr>
                <w:rFonts w:ascii="CordiaUPC" w:hAnsi="CordiaUPC" w:cs="CordiaUPC"/>
                <w:sz w:val="26"/>
                <w:szCs w:val="26"/>
              </w:rPr>
            </w:pPr>
          </w:p>
        </w:tc>
        <w:tc>
          <w:tcPr>
            <w:tcW w:w="1480" w:type="dxa"/>
            <w:vAlign w:val="bottom"/>
          </w:tcPr>
          <w:p w14:paraId="68677F96" w14:textId="3E6ABD21" w:rsidR="009F7655" w:rsidRPr="007E2BD3" w:rsidRDefault="009F7655" w:rsidP="009F7655">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0.00 - 26.00</w:t>
            </w:r>
          </w:p>
        </w:tc>
        <w:tc>
          <w:tcPr>
            <w:tcW w:w="180" w:type="dxa"/>
            <w:shd w:val="clear" w:color="auto" w:fill="auto"/>
          </w:tcPr>
          <w:p w14:paraId="65967FA5" w14:textId="77777777" w:rsidR="009F7655" w:rsidRPr="007E2BD3" w:rsidRDefault="009F7655" w:rsidP="009F7655">
            <w:pPr>
              <w:pStyle w:val="acctfourfigures"/>
              <w:spacing w:line="240" w:lineRule="exact"/>
              <w:ind w:right="108"/>
              <w:rPr>
                <w:rFonts w:ascii="CordiaUPC" w:hAnsi="CordiaUPC" w:cs="CordiaUPC"/>
                <w:sz w:val="26"/>
                <w:szCs w:val="26"/>
              </w:rPr>
            </w:pPr>
          </w:p>
        </w:tc>
        <w:tc>
          <w:tcPr>
            <w:tcW w:w="1522" w:type="dxa"/>
            <w:vAlign w:val="bottom"/>
          </w:tcPr>
          <w:p w14:paraId="59ABDB32" w14:textId="55554550" w:rsidR="009F7655" w:rsidRPr="007E2BD3" w:rsidRDefault="009F7655" w:rsidP="009F7655">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0.00 - 26.00</w:t>
            </w:r>
          </w:p>
        </w:tc>
        <w:tc>
          <w:tcPr>
            <w:tcW w:w="180" w:type="dxa"/>
            <w:shd w:val="clear" w:color="auto" w:fill="auto"/>
          </w:tcPr>
          <w:p w14:paraId="3104E97A" w14:textId="77777777" w:rsidR="009F7655" w:rsidRPr="007E2BD3" w:rsidRDefault="009F7655" w:rsidP="009F7655">
            <w:pPr>
              <w:pStyle w:val="acctfourfigures"/>
              <w:spacing w:line="240" w:lineRule="exact"/>
              <w:ind w:right="108"/>
              <w:rPr>
                <w:rFonts w:ascii="CordiaUPC" w:hAnsi="CordiaUPC" w:cs="CordiaUPC"/>
                <w:sz w:val="26"/>
                <w:szCs w:val="26"/>
              </w:rPr>
            </w:pPr>
          </w:p>
        </w:tc>
        <w:tc>
          <w:tcPr>
            <w:tcW w:w="1530" w:type="dxa"/>
            <w:vAlign w:val="bottom"/>
          </w:tcPr>
          <w:p w14:paraId="247DBEC5" w14:textId="0476D4C7" w:rsidR="009F7655" w:rsidRPr="007E2BD3" w:rsidRDefault="009F7655" w:rsidP="009F7655">
            <w:pPr>
              <w:pStyle w:val="acctfourfigures"/>
              <w:tabs>
                <w:tab w:val="clear" w:pos="765"/>
              </w:tabs>
              <w:spacing w:line="240" w:lineRule="exact"/>
              <w:ind w:left="-79" w:right="-79"/>
              <w:jc w:val="center"/>
              <w:rPr>
                <w:rFonts w:ascii="CordiaUPC" w:hAnsi="CordiaUPC" w:cs="CordiaUPC"/>
                <w:sz w:val="26"/>
                <w:szCs w:val="26"/>
              </w:rPr>
            </w:pPr>
            <w:r>
              <w:rPr>
                <w:rFonts w:ascii="CordiaUPC" w:eastAsia="CordiaNew" w:hAnsi="CordiaUPC" w:cs="CordiaUPC"/>
                <w:sz w:val="26"/>
                <w:szCs w:val="26"/>
                <w:lang w:eastAsia="en-GB"/>
              </w:rPr>
              <w:t>0.00 - 26.00</w:t>
            </w:r>
          </w:p>
        </w:tc>
      </w:tr>
    </w:tbl>
    <w:p w14:paraId="7E67DD4F" w14:textId="77777777" w:rsidR="00553251" w:rsidRPr="007E2BD3" w:rsidRDefault="00553251" w:rsidP="00EC2FD7">
      <w:pPr>
        <w:tabs>
          <w:tab w:val="left" w:pos="900"/>
        </w:tabs>
        <w:spacing w:line="240" w:lineRule="exact"/>
        <w:ind w:left="547"/>
        <w:jc w:val="thaiDistribute"/>
        <w:rPr>
          <w:rFonts w:ascii="CordiaUPC" w:eastAsia="Calibri" w:hAnsi="CordiaUPC" w:cs="CordiaUPC"/>
          <w:sz w:val="26"/>
          <w:szCs w:val="26"/>
          <w:lang w:val="en-US" w:bidi="th-TH"/>
        </w:rPr>
      </w:pPr>
    </w:p>
    <w:p w14:paraId="71A210B0" w14:textId="77777777" w:rsidR="00CA4F83" w:rsidRPr="007E2BD3" w:rsidRDefault="00CA4F83" w:rsidP="006E1B29">
      <w:pPr>
        <w:pStyle w:val="BodyText"/>
        <w:spacing w:after="0" w:line="240" w:lineRule="exact"/>
        <w:ind w:left="540"/>
        <w:jc w:val="both"/>
        <w:rPr>
          <w:rFonts w:ascii="CordiaUPC" w:hAnsi="CordiaUPC" w:cs="CordiaUPC"/>
          <w:sz w:val="26"/>
          <w:szCs w:val="26"/>
          <w:lang w:bidi="th-TH"/>
        </w:rPr>
      </w:pPr>
      <w:r w:rsidRPr="007E2BD3">
        <w:rPr>
          <w:rFonts w:ascii="CordiaUPC" w:hAnsi="CordiaUPC" w:cs="CordiaUPC" w:hint="cs"/>
          <w:sz w:val="26"/>
          <w:szCs w:val="26"/>
          <w:lang w:bidi="th-TH"/>
        </w:rPr>
        <w:t>Assumptions regarding future mortality have been based on published statistics and mortality tables.</w:t>
      </w:r>
    </w:p>
    <w:p w14:paraId="71672CD7" w14:textId="77777777" w:rsidR="00CA4F83" w:rsidRPr="007E2BD3" w:rsidRDefault="00CA4F83" w:rsidP="00EC2FD7">
      <w:pPr>
        <w:tabs>
          <w:tab w:val="left" w:pos="540"/>
        </w:tabs>
        <w:spacing w:line="240" w:lineRule="exact"/>
        <w:jc w:val="thaiDistribute"/>
        <w:rPr>
          <w:rFonts w:ascii="CordiaUPC" w:hAnsi="CordiaUPC" w:cs="CordiaUPC"/>
          <w:b/>
          <w:bCs/>
          <w:i/>
          <w:iCs/>
          <w:sz w:val="26"/>
          <w:szCs w:val="26"/>
        </w:rPr>
      </w:pPr>
    </w:p>
    <w:p w14:paraId="1E302C85" w14:textId="4BDE871D" w:rsidR="009B7FFA" w:rsidRPr="007E2BD3" w:rsidRDefault="00A5110C" w:rsidP="00A5110C">
      <w:pPr>
        <w:spacing w:line="240" w:lineRule="exact"/>
        <w:ind w:left="1260" w:hanging="720"/>
        <w:jc w:val="thaiDistribute"/>
        <w:rPr>
          <w:rFonts w:ascii="CordiaUPC" w:hAnsi="CordiaUPC" w:cs="CordiaUPC"/>
          <w:b/>
          <w:bCs/>
          <w:sz w:val="26"/>
          <w:szCs w:val="26"/>
        </w:rPr>
      </w:pPr>
      <w:r w:rsidRPr="007E2BD3">
        <w:rPr>
          <w:rFonts w:ascii="CordiaUPC" w:hAnsi="CordiaUPC" w:cs="CordiaUPC" w:hint="cs"/>
          <w:b/>
          <w:bCs/>
          <w:i/>
          <w:iCs/>
          <w:sz w:val="26"/>
          <w:szCs w:val="26"/>
        </w:rPr>
        <w:t>2</w:t>
      </w:r>
      <w:r w:rsidR="009431BA">
        <w:rPr>
          <w:rFonts w:ascii="CordiaUPC" w:hAnsi="CordiaUPC" w:cs="CordiaUPC"/>
          <w:b/>
          <w:bCs/>
          <w:i/>
          <w:iCs/>
          <w:sz w:val="26"/>
          <w:szCs w:val="26"/>
        </w:rPr>
        <w:t>4</w:t>
      </w:r>
      <w:r w:rsidRPr="007E2BD3">
        <w:rPr>
          <w:rFonts w:ascii="CordiaUPC" w:hAnsi="CordiaUPC" w:cs="CordiaUPC" w:hint="cs"/>
          <w:b/>
          <w:bCs/>
          <w:i/>
          <w:iCs/>
          <w:sz w:val="26"/>
          <w:szCs w:val="26"/>
        </w:rPr>
        <w:t>.2.4</w:t>
      </w:r>
      <w:r w:rsidRPr="007E2BD3">
        <w:rPr>
          <w:rFonts w:ascii="CordiaUPC" w:hAnsi="CordiaUPC" w:cs="CordiaUPC" w:hint="cs"/>
          <w:b/>
          <w:bCs/>
          <w:i/>
          <w:iCs/>
          <w:sz w:val="26"/>
          <w:szCs w:val="26"/>
        </w:rPr>
        <w:tab/>
      </w:r>
      <w:r w:rsidR="009B7FFA" w:rsidRPr="007E2BD3">
        <w:rPr>
          <w:rFonts w:ascii="CordiaUPC" w:hAnsi="CordiaUPC" w:cs="CordiaUPC" w:hint="cs"/>
          <w:b/>
          <w:bCs/>
          <w:sz w:val="26"/>
          <w:szCs w:val="26"/>
        </w:rPr>
        <w:t>Sensitivity analysis of post-employment benefit obligations</w:t>
      </w:r>
    </w:p>
    <w:p w14:paraId="392899E6" w14:textId="77777777" w:rsidR="009B7FFA" w:rsidRPr="007E2BD3" w:rsidRDefault="009B7FFA" w:rsidP="00EC2FD7">
      <w:pPr>
        <w:tabs>
          <w:tab w:val="left" w:pos="900"/>
        </w:tabs>
        <w:spacing w:line="240" w:lineRule="exact"/>
        <w:ind w:left="547"/>
        <w:jc w:val="thaiDistribute"/>
        <w:rPr>
          <w:rFonts w:ascii="CordiaUPC" w:hAnsi="CordiaUPC" w:cs="CordiaUPC"/>
          <w:sz w:val="26"/>
          <w:szCs w:val="26"/>
        </w:rPr>
      </w:pPr>
    </w:p>
    <w:p w14:paraId="65A4CD24" w14:textId="77777777" w:rsidR="009B7FFA" w:rsidRPr="007E2BD3" w:rsidRDefault="009B7FFA" w:rsidP="00C97F22">
      <w:pPr>
        <w:tabs>
          <w:tab w:val="left" w:pos="900"/>
          <w:tab w:val="left" w:pos="1080"/>
        </w:tabs>
        <w:spacing w:line="240" w:lineRule="exact"/>
        <w:ind w:left="1260"/>
        <w:jc w:val="thaiDistribute"/>
        <w:rPr>
          <w:rFonts w:ascii="CordiaUPC" w:hAnsi="CordiaUPC" w:cs="CordiaUPC"/>
          <w:sz w:val="26"/>
          <w:szCs w:val="26"/>
        </w:rPr>
      </w:pPr>
      <w:r w:rsidRPr="007E2BD3">
        <w:rPr>
          <w:rFonts w:ascii="CordiaUPC" w:hAnsi="CordiaUPC" w:cs="CordiaUPC" w:hint="cs"/>
          <w:sz w:val="26"/>
          <w:szCs w:val="26"/>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7E2BD3" w:rsidRDefault="00602EF6" w:rsidP="00602EF6">
      <w:pPr>
        <w:tabs>
          <w:tab w:val="left" w:pos="900"/>
        </w:tabs>
        <w:spacing w:line="240" w:lineRule="exact"/>
        <w:ind w:left="547"/>
        <w:jc w:val="thaiDistribute"/>
        <w:rPr>
          <w:rFonts w:ascii="CordiaUPC" w:hAnsi="CordiaUPC" w:cs="CordiaUPC"/>
          <w:sz w:val="26"/>
          <w:szCs w:val="26"/>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602EF6" w:rsidRPr="007E2BD3" w14:paraId="7F3F592F" w14:textId="77777777" w:rsidTr="00DA56A0">
        <w:trPr>
          <w:cantSplit/>
          <w:tblHeader/>
        </w:trPr>
        <w:tc>
          <w:tcPr>
            <w:tcW w:w="2244" w:type="dxa"/>
          </w:tcPr>
          <w:p w14:paraId="160F9E06"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702E0F3D" w14:textId="77777777" w:rsidR="00602EF6" w:rsidRPr="007E2BD3" w:rsidRDefault="00602EF6" w:rsidP="007E2BD3">
            <w:pPr>
              <w:pStyle w:val="acctmergecolhdg"/>
              <w:spacing w:line="240" w:lineRule="exact"/>
              <w:ind w:right="108"/>
              <w:rPr>
                <w:rFonts w:ascii="CordiaUPC" w:hAnsi="CordiaUPC" w:cs="CordiaUPC"/>
                <w:color w:val="000000"/>
                <w:sz w:val="26"/>
                <w:szCs w:val="26"/>
                <w:lang w:val="en-US"/>
              </w:rPr>
            </w:pPr>
            <w:r w:rsidRPr="007E2BD3">
              <w:rPr>
                <w:rFonts w:ascii="CordiaUPC" w:hAnsi="CordiaUPC" w:cs="CordiaUPC" w:hint="cs"/>
                <w:color w:val="000000"/>
                <w:sz w:val="26"/>
                <w:szCs w:val="26"/>
                <w:lang w:val="en-US"/>
              </w:rPr>
              <w:t xml:space="preserve">Consolidated </w:t>
            </w:r>
          </w:p>
          <w:p w14:paraId="320B86CE" w14:textId="0B8433B4" w:rsidR="00602EF6" w:rsidRPr="007E2BD3" w:rsidRDefault="00D10433" w:rsidP="007E2BD3">
            <w:pPr>
              <w:pStyle w:val="acctmergecolhdg"/>
              <w:spacing w:line="240" w:lineRule="exact"/>
              <w:ind w:right="108"/>
              <w:rPr>
                <w:rFonts w:ascii="CordiaUPC" w:hAnsi="CordiaUPC" w:cs="CordiaUPC"/>
                <w:b w:val="0"/>
                <w:bCs/>
                <w:sz w:val="26"/>
                <w:szCs w:val="26"/>
                <w:lang w:val="en-US" w:bidi="th-TH"/>
              </w:rPr>
            </w:pPr>
            <w:r w:rsidRPr="00D10433">
              <w:rPr>
                <w:rFonts w:ascii="CordiaUPC" w:hAnsi="CordiaUPC" w:cs="CordiaUPC" w:hint="cs"/>
                <w:b w:val="0"/>
                <w:bCs/>
                <w:sz w:val="26"/>
                <w:szCs w:val="26"/>
                <w:lang w:bidi="th-TH"/>
              </w:rPr>
              <w:t>30 June</w:t>
            </w:r>
            <w:r w:rsidRPr="007E2BD3">
              <w:rPr>
                <w:rFonts w:ascii="CordiaUPC" w:hAnsi="CordiaUPC" w:cs="CordiaUPC" w:hint="cs"/>
                <w:b w:val="0"/>
                <w:bCs/>
                <w:color w:val="000000"/>
                <w:sz w:val="26"/>
                <w:szCs w:val="26"/>
                <w:lang w:val="en-US"/>
              </w:rPr>
              <w:t xml:space="preserve"> </w:t>
            </w:r>
            <w:r w:rsidR="00602EF6" w:rsidRPr="007E2BD3">
              <w:rPr>
                <w:rFonts w:ascii="CordiaUPC" w:hAnsi="CordiaUPC" w:cs="CordiaUPC" w:hint="cs"/>
                <w:b w:val="0"/>
                <w:bCs/>
                <w:color w:val="000000"/>
                <w:sz w:val="26"/>
                <w:szCs w:val="26"/>
                <w:lang w:val="en-US"/>
              </w:rPr>
              <w:t>202</w:t>
            </w:r>
            <w:r>
              <w:rPr>
                <w:rFonts w:ascii="CordiaUPC" w:hAnsi="CordiaUPC" w:cs="CordiaUPC"/>
                <w:b w:val="0"/>
                <w:bCs/>
                <w:color w:val="000000"/>
                <w:sz w:val="26"/>
                <w:szCs w:val="26"/>
                <w:lang w:val="en-US"/>
              </w:rPr>
              <w:t>1</w:t>
            </w:r>
          </w:p>
        </w:tc>
      </w:tr>
      <w:tr w:rsidR="00602EF6" w:rsidRPr="007E2BD3" w14:paraId="4595C039" w14:textId="77777777" w:rsidTr="00DA56A0">
        <w:trPr>
          <w:cantSplit/>
          <w:tblHeader/>
        </w:trPr>
        <w:tc>
          <w:tcPr>
            <w:tcW w:w="2244" w:type="dxa"/>
          </w:tcPr>
          <w:p w14:paraId="3C4D63CC"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7FFA6F88" w14:textId="77777777" w:rsidR="00602EF6" w:rsidRPr="007E2BD3" w:rsidRDefault="00602EF6" w:rsidP="007E2BD3">
            <w:pPr>
              <w:spacing w:line="240" w:lineRule="exact"/>
              <w:rPr>
                <w:rFonts w:ascii="CordiaUPC" w:hAnsi="CordiaUPC" w:cs="CordiaUPC"/>
                <w:bCs/>
                <w:sz w:val="26"/>
                <w:szCs w:val="26"/>
              </w:rPr>
            </w:pPr>
          </w:p>
        </w:tc>
      </w:tr>
      <w:tr w:rsidR="00602EF6" w:rsidRPr="007E2BD3" w14:paraId="42839210" w14:textId="77777777" w:rsidTr="00DA56A0">
        <w:trPr>
          <w:cantSplit/>
          <w:tblHeader/>
        </w:trPr>
        <w:tc>
          <w:tcPr>
            <w:tcW w:w="2244" w:type="dxa"/>
          </w:tcPr>
          <w:p w14:paraId="1CFC2273" w14:textId="77777777" w:rsidR="00602EF6" w:rsidRPr="007E2BD3" w:rsidRDefault="00602EF6" w:rsidP="007E2BD3">
            <w:pPr>
              <w:pStyle w:val="acctfourfigures"/>
              <w:tabs>
                <w:tab w:val="decimal" w:pos="191"/>
              </w:tabs>
              <w:spacing w:line="240" w:lineRule="exact"/>
              <w:ind w:right="108"/>
              <w:rPr>
                <w:rFonts w:ascii="CordiaUPC" w:hAnsi="CordiaUPC" w:cs="CordiaUPC"/>
                <w:sz w:val="26"/>
                <w:szCs w:val="26"/>
              </w:rPr>
            </w:pPr>
          </w:p>
        </w:tc>
        <w:tc>
          <w:tcPr>
            <w:tcW w:w="1417" w:type="dxa"/>
            <w:hideMark/>
          </w:tcPr>
          <w:p w14:paraId="0FC26428"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2F8905DC"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1948" w:type="dxa"/>
            <w:hideMark/>
          </w:tcPr>
          <w:p w14:paraId="36B28CA8"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c>
          <w:tcPr>
            <w:tcW w:w="178" w:type="dxa"/>
          </w:tcPr>
          <w:p w14:paraId="7ACAEAA9"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1382" w:type="dxa"/>
            <w:hideMark/>
          </w:tcPr>
          <w:p w14:paraId="5599493C"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749B55BD" w14:textId="77777777" w:rsidR="00602EF6" w:rsidRPr="007E2BD3" w:rsidRDefault="00602EF6" w:rsidP="007E2BD3">
            <w:pPr>
              <w:pStyle w:val="acctmergecolhdg"/>
              <w:spacing w:line="240" w:lineRule="exact"/>
              <w:ind w:right="108"/>
              <w:rPr>
                <w:rFonts w:ascii="CordiaUPC" w:hAnsi="CordiaUPC" w:cs="CordiaUPC"/>
                <w:b w:val="0"/>
                <w:bCs/>
                <w:sz w:val="26"/>
                <w:szCs w:val="26"/>
              </w:rPr>
            </w:pPr>
          </w:p>
        </w:tc>
        <w:tc>
          <w:tcPr>
            <w:tcW w:w="2090" w:type="dxa"/>
            <w:hideMark/>
          </w:tcPr>
          <w:p w14:paraId="063536CA" w14:textId="77777777" w:rsidR="00602EF6" w:rsidRPr="007E2BD3" w:rsidRDefault="00602EF6" w:rsidP="007E2BD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r>
      <w:tr w:rsidR="00602EF6" w:rsidRPr="007E2BD3" w14:paraId="6F728E0E" w14:textId="77777777" w:rsidTr="00DA56A0">
        <w:trPr>
          <w:cantSplit/>
        </w:trPr>
        <w:tc>
          <w:tcPr>
            <w:tcW w:w="2244" w:type="dxa"/>
          </w:tcPr>
          <w:p w14:paraId="4C874FDF" w14:textId="77777777" w:rsidR="00602EF6" w:rsidRPr="007E2BD3" w:rsidRDefault="00602EF6" w:rsidP="007E2BD3">
            <w:pPr>
              <w:spacing w:line="240" w:lineRule="exact"/>
              <w:ind w:right="108"/>
              <w:rPr>
                <w:rFonts w:ascii="CordiaUPC" w:hAnsi="CordiaUPC" w:cs="CordiaUPC"/>
                <w:sz w:val="26"/>
                <w:szCs w:val="26"/>
              </w:rPr>
            </w:pPr>
          </w:p>
        </w:tc>
        <w:tc>
          <w:tcPr>
            <w:tcW w:w="1417" w:type="dxa"/>
          </w:tcPr>
          <w:p w14:paraId="7E0FF29A" w14:textId="77777777" w:rsidR="00602EF6" w:rsidRPr="007E2BD3" w:rsidRDefault="00602EF6" w:rsidP="007E2BD3">
            <w:pPr>
              <w:pStyle w:val="acctfourfigures"/>
              <w:tabs>
                <w:tab w:val="decimal" w:pos="731"/>
              </w:tabs>
              <w:spacing w:line="240" w:lineRule="exact"/>
              <w:ind w:right="108"/>
              <w:rPr>
                <w:rFonts w:ascii="CordiaUPC" w:hAnsi="CordiaUPC" w:cs="CordiaUPC"/>
                <w:sz w:val="26"/>
                <w:szCs w:val="26"/>
              </w:rPr>
            </w:pPr>
          </w:p>
        </w:tc>
        <w:tc>
          <w:tcPr>
            <w:tcW w:w="178" w:type="dxa"/>
          </w:tcPr>
          <w:p w14:paraId="44DB00EC" w14:textId="77777777" w:rsidR="00602EF6" w:rsidRPr="007E2BD3" w:rsidRDefault="00602EF6" w:rsidP="007E2BD3">
            <w:pPr>
              <w:pStyle w:val="acctfourfigures"/>
              <w:spacing w:line="240" w:lineRule="exact"/>
              <w:ind w:right="108"/>
              <w:rPr>
                <w:rFonts w:ascii="CordiaUPC" w:hAnsi="CordiaUPC" w:cs="CordiaUPC"/>
                <w:sz w:val="26"/>
                <w:szCs w:val="26"/>
              </w:rPr>
            </w:pPr>
          </w:p>
        </w:tc>
        <w:tc>
          <w:tcPr>
            <w:tcW w:w="1948" w:type="dxa"/>
            <w:hideMark/>
          </w:tcPr>
          <w:p w14:paraId="20BF24B2" w14:textId="77777777" w:rsidR="00602EF6" w:rsidRPr="007E2BD3" w:rsidRDefault="00602EF6" w:rsidP="007E2BD3">
            <w:pPr>
              <w:pStyle w:val="acctfourfigures"/>
              <w:tabs>
                <w:tab w:val="clear" w:pos="765"/>
                <w:tab w:val="decimal" w:pos="877"/>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c>
          <w:tcPr>
            <w:tcW w:w="178" w:type="dxa"/>
          </w:tcPr>
          <w:p w14:paraId="5FEF74AA" w14:textId="77777777" w:rsidR="00602EF6" w:rsidRPr="007E2BD3" w:rsidRDefault="00602EF6" w:rsidP="007E2BD3">
            <w:pPr>
              <w:pStyle w:val="acctfourfigures"/>
              <w:spacing w:line="240" w:lineRule="exact"/>
              <w:ind w:right="108"/>
              <w:rPr>
                <w:rFonts w:ascii="CordiaUPC" w:hAnsi="CordiaUPC" w:cs="CordiaUPC"/>
                <w:sz w:val="26"/>
                <w:szCs w:val="26"/>
              </w:rPr>
            </w:pPr>
          </w:p>
        </w:tc>
        <w:tc>
          <w:tcPr>
            <w:tcW w:w="1382" w:type="dxa"/>
          </w:tcPr>
          <w:p w14:paraId="005B79D9"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4958D1B9" w14:textId="77777777" w:rsidR="00602EF6" w:rsidRPr="007E2BD3" w:rsidRDefault="00602EF6" w:rsidP="007E2BD3">
            <w:pPr>
              <w:pStyle w:val="acctfourfigures"/>
              <w:tabs>
                <w:tab w:val="decimal" w:pos="731"/>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r>
      <w:tr w:rsidR="0092325E" w:rsidRPr="007E2BD3" w14:paraId="4DD0DBBB" w14:textId="77777777" w:rsidTr="00DA56A0">
        <w:trPr>
          <w:cantSplit/>
        </w:trPr>
        <w:tc>
          <w:tcPr>
            <w:tcW w:w="2244" w:type="dxa"/>
            <w:hideMark/>
          </w:tcPr>
          <w:p w14:paraId="18C0A5DA" w14:textId="77777777" w:rsidR="0092325E" w:rsidRPr="007E2BD3" w:rsidRDefault="0092325E" w:rsidP="0092325E">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Discount rate </w:t>
            </w:r>
          </w:p>
        </w:tc>
        <w:tc>
          <w:tcPr>
            <w:tcW w:w="1417" w:type="dxa"/>
            <w:shd w:val="clear" w:color="auto" w:fill="auto"/>
          </w:tcPr>
          <w:p w14:paraId="31A74BED" w14:textId="3B1107C4"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7A18919F"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B976864" w14:textId="1763B536" w:rsidR="0092325E" w:rsidRPr="007E2BD3" w:rsidRDefault="0092325E" w:rsidP="0092325E">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(380)</w:t>
            </w:r>
          </w:p>
        </w:tc>
        <w:tc>
          <w:tcPr>
            <w:tcW w:w="178" w:type="dxa"/>
            <w:shd w:val="clear" w:color="auto" w:fill="auto"/>
          </w:tcPr>
          <w:p w14:paraId="1A8C7FE6"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B135D8B" w14:textId="672B8546"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50F85FCF"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3805885" w14:textId="0BA4B22A" w:rsidR="0092325E" w:rsidRPr="007E2BD3" w:rsidRDefault="0092325E" w:rsidP="0092325E">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436</w:t>
            </w:r>
          </w:p>
        </w:tc>
      </w:tr>
      <w:tr w:rsidR="0092325E" w:rsidRPr="007E2BD3" w14:paraId="7972AE86" w14:textId="77777777" w:rsidTr="00DA56A0">
        <w:trPr>
          <w:cantSplit/>
        </w:trPr>
        <w:tc>
          <w:tcPr>
            <w:tcW w:w="2244" w:type="dxa"/>
            <w:hideMark/>
          </w:tcPr>
          <w:p w14:paraId="608A609C" w14:textId="77777777" w:rsidR="0092325E" w:rsidRPr="007E2BD3" w:rsidRDefault="0092325E" w:rsidP="0092325E">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salary growth </w:t>
            </w:r>
          </w:p>
        </w:tc>
        <w:tc>
          <w:tcPr>
            <w:tcW w:w="1417" w:type="dxa"/>
            <w:shd w:val="clear" w:color="auto" w:fill="auto"/>
          </w:tcPr>
          <w:p w14:paraId="37A92C0C" w14:textId="48539FAB"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700B86FF"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0546DF26" w14:textId="4B21359E" w:rsidR="0092325E" w:rsidRPr="007E2BD3" w:rsidRDefault="0092325E" w:rsidP="0092325E">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419</w:t>
            </w:r>
          </w:p>
        </w:tc>
        <w:tc>
          <w:tcPr>
            <w:tcW w:w="178" w:type="dxa"/>
            <w:shd w:val="clear" w:color="auto" w:fill="auto"/>
          </w:tcPr>
          <w:p w14:paraId="0AEB67AF"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3F564DE" w14:textId="5412C7B6"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782B4647"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2F340363" w14:textId="6F847EBC" w:rsidR="0092325E" w:rsidRPr="007E2BD3" w:rsidRDefault="0092325E" w:rsidP="0092325E">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(373)</w:t>
            </w:r>
          </w:p>
        </w:tc>
      </w:tr>
      <w:tr w:rsidR="0092325E" w:rsidRPr="007E2BD3" w14:paraId="587E5293" w14:textId="77777777" w:rsidTr="00DA56A0">
        <w:trPr>
          <w:cantSplit/>
        </w:trPr>
        <w:tc>
          <w:tcPr>
            <w:tcW w:w="2244" w:type="dxa"/>
          </w:tcPr>
          <w:p w14:paraId="3F9E4869" w14:textId="77777777" w:rsidR="0092325E" w:rsidRPr="007E2BD3" w:rsidRDefault="0092325E" w:rsidP="0092325E">
            <w:pPr>
              <w:spacing w:line="240" w:lineRule="exact"/>
              <w:ind w:right="108"/>
              <w:rPr>
                <w:rFonts w:ascii="CordiaUPC" w:hAnsi="CordiaUPC" w:cs="CordiaUPC"/>
                <w:sz w:val="26"/>
                <w:szCs w:val="26"/>
              </w:rPr>
            </w:pPr>
            <w:r w:rsidRPr="007E2BD3">
              <w:rPr>
                <w:rFonts w:ascii="CordiaUPC" w:hAnsi="CordiaUPC" w:cs="CordiaUPC" w:hint="cs"/>
                <w:sz w:val="26"/>
                <w:szCs w:val="26"/>
              </w:rPr>
              <w:t>Turnover rate</w:t>
            </w:r>
          </w:p>
        </w:tc>
        <w:tc>
          <w:tcPr>
            <w:tcW w:w="1417" w:type="dxa"/>
            <w:shd w:val="clear" w:color="auto" w:fill="auto"/>
          </w:tcPr>
          <w:p w14:paraId="364CB631" w14:textId="48FEE889"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37F64BAB"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7EC1BF1A" w14:textId="762B9B85" w:rsidR="0092325E" w:rsidRPr="007E2BD3" w:rsidRDefault="0092325E" w:rsidP="0092325E">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(399)</w:t>
            </w:r>
          </w:p>
        </w:tc>
        <w:tc>
          <w:tcPr>
            <w:tcW w:w="178" w:type="dxa"/>
            <w:shd w:val="clear" w:color="auto" w:fill="auto"/>
          </w:tcPr>
          <w:p w14:paraId="69CD3C6F"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1944F10" w14:textId="01FA2FA9"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31A9B908"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572C45CB" w14:textId="7603210F" w:rsidR="0092325E" w:rsidRPr="007E2BD3" w:rsidRDefault="0092325E" w:rsidP="0092325E">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259</w:t>
            </w:r>
          </w:p>
        </w:tc>
      </w:tr>
      <w:tr w:rsidR="0092325E" w:rsidRPr="007E2BD3" w14:paraId="47BB21F2" w14:textId="77777777" w:rsidTr="00DA56A0">
        <w:trPr>
          <w:cantSplit/>
        </w:trPr>
        <w:tc>
          <w:tcPr>
            <w:tcW w:w="2244" w:type="dxa"/>
            <w:hideMark/>
          </w:tcPr>
          <w:p w14:paraId="0132C10D" w14:textId="77777777" w:rsidR="0092325E" w:rsidRPr="007E2BD3" w:rsidRDefault="0092325E" w:rsidP="0092325E">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mortality </w:t>
            </w:r>
          </w:p>
        </w:tc>
        <w:tc>
          <w:tcPr>
            <w:tcW w:w="1417" w:type="dxa"/>
            <w:shd w:val="clear" w:color="auto" w:fill="auto"/>
          </w:tcPr>
          <w:p w14:paraId="1324B591" w14:textId="71184545"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 xml:space="preserve">+1 </w:t>
            </w:r>
            <w:r w:rsidRPr="007E2BD3">
              <w:rPr>
                <w:rFonts w:ascii="CordiaUPC" w:hAnsi="CordiaUPC" w:cs="CordiaUPC" w:hint="cs"/>
                <w:sz w:val="26"/>
                <w:szCs w:val="26"/>
                <w:lang w:val="en-US" w:bidi="th-TH"/>
              </w:rPr>
              <w:t>year</w:t>
            </w:r>
          </w:p>
        </w:tc>
        <w:tc>
          <w:tcPr>
            <w:tcW w:w="178" w:type="dxa"/>
            <w:shd w:val="clear" w:color="auto" w:fill="auto"/>
          </w:tcPr>
          <w:p w14:paraId="025624BE"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DCC3A51" w14:textId="4B264C8B" w:rsidR="0092325E" w:rsidRPr="007E2BD3" w:rsidRDefault="0092325E" w:rsidP="0092325E">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21</w:t>
            </w:r>
          </w:p>
        </w:tc>
        <w:tc>
          <w:tcPr>
            <w:tcW w:w="178" w:type="dxa"/>
            <w:shd w:val="clear" w:color="auto" w:fill="auto"/>
          </w:tcPr>
          <w:p w14:paraId="5EE61AD8"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CA0A85C" w14:textId="175360AB"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w:t>
            </w:r>
            <w:r w:rsidRPr="007E2BD3">
              <w:rPr>
                <w:rFonts w:ascii="CordiaUPC" w:hAnsi="CordiaUPC" w:cs="CordiaUPC" w:hint="cs"/>
                <w:sz w:val="26"/>
                <w:szCs w:val="26"/>
              </w:rPr>
              <w:t>1</w:t>
            </w:r>
            <w:r w:rsidRPr="007E2BD3">
              <w:rPr>
                <w:rFonts w:ascii="CordiaUPC" w:hAnsi="CordiaUPC" w:cs="CordiaUPC" w:hint="cs"/>
                <w:sz w:val="26"/>
                <w:szCs w:val="26"/>
                <w:cs/>
              </w:rPr>
              <w:t xml:space="preserve"> </w:t>
            </w:r>
            <w:r w:rsidRPr="007E2BD3">
              <w:rPr>
                <w:rFonts w:ascii="CordiaUPC" w:hAnsi="CordiaUPC" w:cs="CordiaUPC" w:hint="cs"/>
                <w:sz w:val="26"/>
                <w:szCs w:val="26"/>
                <w:lang w:val="en-US" w:bidi="th-TH"/>
              </w:rPr>
              <w:t>year</w:t>
            </w:r>
          </w:p>
        </w:tc>
        <w:tc>
          <w:tcPr>
            <w:tcW w:w="178" w:type="dxa"/>
            <w:shd w:val="clear" w:color="auto" w:fill="auto"/>
          </w:tcPr>
          <w:p w14:paraId="7A67ADBB" w14:textId="77777777" w:rsidR="0092325E" w:rsidRPr="007E2BD3"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680D6BE" w14:textId="74B0305F" w:rsidR="0092325E" w:rsidRPr="007E2BD3" w:rsidRDefault="0092325E" w:rsidP="0092325E">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(21)</w:t>
            </w:r>
          </w:p>
        </w:tc>
      </w:tr>
    </w:tbl>
    <w:p w14:paraId="71152BE0" w14:textId="77777777" w:rsidR="00D10433" w:rsidRPr="007E2BD3" w:rsidRDefault="00D10433" w:rsidP="00D10433">
      <w:pPr>
        <w:tabs>
          <w:tab w:val="left" w:pos="900"/>
        </w:tabs>
        <w:spacing w:line="240" w:lineRule="exact"/>
        <w:ind w:left="547"/>
        <w:jc w:val="thaiDistribute"/>
        <w:rPr>
          <w:rFonts w:ascii="CordiaUPC" w:hAnsi="CordiaUPC" w:cs="CordiaUPC"/>
          <w:sz w:val="26"/>
          <w:szCs w:val="26"/>
        </w:rPr>
      </w:pPr>
    </w:p>
    <w:tbl>
      <w:tblPr>
        <w:tblW w:w="9615" w:type="dxa"/>
        <w:tblInd w:w="441"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D10433" w:rsidRPr="007E2BD3" w14:paraId="4C7C4074" w14:textId="77777777" w:rsidTr="00003E23">
        <w:trPr>
          <w:cantSplit/>
          <w:tblHeader/>
        </w:trPr>
        <w:tc>
          <w:tcPr>
            <w:tcW w:w="2244" w:type="dxa"/>
          </w:tcPr>
          <w:p w14:paraId="544127BC" w14:textId="77777777" w:rsidR="00D10433" w:rsidRPr="007E2BD3" w:rsidRDefault="00D10433" w:rsidP="00003E23">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629E3EC5" w14:textId="77777777" w:rsidR="00D10433" w:rsidRPr="007E2BD3" w:rsidRDefault="00D10433" w:rsidP="00003E23">
            <w:pPr>
              <w:pStyle w:val="acctmergecolhdg"/>
              <w:spacing w:line="240" w:lineRule="exact"/>
              <w:ind w:right="108"/>
              <w:rPr>
                <w:rFonts w:ascii="CordiaUPC" w:hAnsi="CordiaUPC" w:cs="CordiaUPC"/>
                <w:color w:val="000000"/>
                <w:sz w:val="26"/>
                <w:szCs w:val="26"/>
                <w:lang w:val="en-US"/>
              </w:rPr>
            </w:pPr>
            <w:r w:rsidRPr="007E2BD3">
              <w:rPr>
                <w:rFonts w:ascii="CordiaUPC" w:hAnsi="CordiaUPC" w:cs="CordiaUPC" w:hint="cs"/>
                <w:color w:val="000000"/>
                <w:sz w:val="26"/>
                <w:szCs w:val="26"/>
                <w:lang w:val="en-US"/>
              </w:rPr>
              <w:t xml:space="preserve">Consolidated </w:t>
            </w:r>
          </w:p>
          <w:p w14:paraId="6BDB05D9" w14:textId="5AE9B098" w:rsidR="00D10433" w:rsidRPr="007E2BD3" w:rsidRDefault="00D10433" w:rsidP="00003E23">
            <w:pPr>
              <w:pStyle w:val="acctmergecolhdg"/>
              <w:spacing w:line="240" w:lineRule="exact"/>
              <w:ind w:right="108"/>
              <w:rPr>
                <w:rFonts w:ascii="CordiaUPC" w:hAnsi="CordiaUPC" w:cs="CordiaUPC"/>
                <w:b w:val="0"/>
                <w:bCs/>
                <w:sz w:val="26"/>
                <w:szCs w:val="26"/>
                <w:lang w:val="en-US" w:bidi="th-TH"/>
              </w:rPr>
            </w:pPr>
            <w:r w:rsidRPr="00D10433">
              <w:rPr>
                <w:rFonts w:ascii="CordiaUPC" w:hAnsi="CordiaUPC" w:cs="CordiaUPC" w:hint="cs"/>
                <w:b w:val="0"/>
                <w:bCs/>
                <w:color w:val="000000"/>
                <w:sz w:val="26"/>
                <w:szCs w:val="26"/>
                <w:lang w:val="en-US" w:eastAsia="en-GB" w:bidi="th-TH"/>
              </w:rPr>
              <w:t>31 December</w:t>
            </w:r>
            <w:r w:rsidRPr="007E2BD3">
              <w:rPr>
                <w:rFonts w:ascii="CordiaUPC" w:hAnsi="CordiaUPC" w:cs="CordiaUPC" w:hint="cs"/>
                <w:b w:val="0"/>
                <w:bCs/>
                <w:color w:val="000000"/>
                <w:sz w:val="26"/>
                <w:szCs w:val="26"/>
                <w:lang w:val="en-US"/>
              </w:rPr>
              <w:t xml:space="preserve"> 2020</w:t>
            </w:r>
          </w:p>
        </w:tc>
      </w:tr>
      <w:tr w:rsidR="00D10433" w:rsidRPr="007E2BD3" w14:paraId="05A92146" w14:textId="77777777" w:rsidTr="00003E23">
        <w:trPr>
          <w:cantSplit/>
          <w:tblHeader/>
        </w:trPr>
        <w:tc>
          <w:tcPr>
            <w:tcW w:w="2244" w:type="dxa"/>
          </w:tcPr>
          <w:p w14:paraId="55C18E43" w14:textId="77777777" w:rsidR="00D10433" w:rsidRPr="007E2BD3" w:rsidRDefault="00D10433" w:rsidP="00003E23">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7D7B7E4C" w14:textId="77777777" w:rsidR="00D10433" w:rsidRPr="007E2BD3" w:rsidRDefault="00D10433" w:rsidP="00003E23">
            <w:pPr>
              <w:spacing w:line="240" w:lineRule="exact"/>
              <w:rPr>
                <w:rFonts w:ascii="CordiaUPC" w:hAnsi="CordiaUPC" w:cs="CordiaUPC"/>
                <w:bCs/>
                <w:sz w:val="26"/>
                <w:szCs w:val="26"/>
              </w:rPr>
            </w:pPr>
          </w:p>
        </w:tc>
      </w:tr>
      <w:tr w:rsidR="00D10433" w:rsidRPr="007E2BD3" w14:paraId="630C601C" w14:textId="77777777" w:rsidTr="00003E23">
        <w:trPr>
          <w:cantSplit/>
          <w:tblHeader/>
        </w:trPr>
        <w:tc>
          <w:tcPr>
            <w:tcW w:w="2244" w:type="dxa"/>
          </w:tcPr>
          <w:p w14:paraId="446E310D" w14:textId="77777777" w:rsidR="00D10433" w:rsidRPr="007E2BD3" w:rsidRDefault="00D10433" w:rsidP="00003E23">
            <w:pPr>
              <w:pStyle w:val="acctfourfigures"/>
              <w:tabs>
                <w:tab w:val="decimal" w:pos="191"/>
              </w:tabs>
              <w:spacing w:line="240" w:lineRule="exact"/>
              <w:ind w:right="108"/>
              <w:rPr>
                <w:rFonts w:ascii="CordiaUPC" w:hAnsi="CordiaUPC" w:cs="CordiaUPC"/>
                <w:sz w:val="26"/>
                <w:szCs w:val="26"/>
              </w:rPr>
            </w:pPr>
          </w:p>
        </w:tc>
        <w:tc>
          <w:tcPr>
            <w:tcW w:w="1417" w:type="dxa"/>
            <w:hideMark/>
          </w:tcPr>
          <w:p w14:paraId="525CA985" w14:textId="77777777" w:rsidR="00D10433" w:rsidRPr="007E2BD3" w:rsidRDefault="00D10433" w:rsidP="00003E2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47E03F70" w14:textId="77777777" w:rsidR="00D10433" w:rsidRPr="007E2BD3" w:rsidRDefault="00D10433" w:rsidP="00003E23">
            <w:pPr>
              <w:pStyle w:val="acctmergecolhdg"/>
              <w:spacing w:line="240" w:lineRule="exact"/>
              <w:ind w:right="108"/>
              <w:rPr>
                <w:rFonts w:ascii="CordiaUPC" w:hAnsi="CordiaUPC" w:cs="CordiaUPC"/>
                <w:b w:val="0"/>
                <w:bCs/>
                <w:sz w:val="26"/>
                <w:szCs w:val="26"/>
              </w:rPr>
            </w:pPr>
          </w:p>
        </w:tc>
        <w:tc>
          <w:tcPr>
            <w:tcW w:w="1948" w:type="dxa"/>
            <w:hideMark/>
          </w:tcPr>
          <w:p w14:paraId="00EE89A7" w14:textId="77777777" w:rsidR="00D10433" w:rsidRPr="007E2BD3" w:rsidRDefault="00D10433" w:rsidP="00003E2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c>
          <w:tcPr>
            <w:tcW w:w="178" w:type="dxa"/>
          </w:tcPr>
          <w:p w14:paraId="5A23769A" w14:textId="77777777" w:rsidR="00D10433" w:rsidRPr="007E2BD3" w:rsidRDefault="00D10433" w:rsidP="00003E23">
            <w:pPr>
              <w:pStyle w:val="acctmergecolhdg"/>
              <w:spacing w:line="240" w:lineRule="exact"/>
              <w:ind w:right="108"/>
              <w:rPr>
                <w:rFonts w:ascii="CordiaUPC" w:hAnsi="CordiaUPC" w:cs="CordiaUPC"/>
                <w:b w:val="0"/>
                <w:bCs/>
                <w:sz w:val="26"/>
                <w:szCs w:val="26"/>
              </w:rPr>
            </w:pPr>
          </w:p>
        </w:tc>
        <w:tc>
          <w:tcPr>
            <w:tcW w:w="1382" w:type="dxa"/>
            <w:hideMark/>
          </w:tcPr>
          <w:p w14:paraId="1D89CEDC" w14:textId="77777777" w:rsidR="00D10433" w:rsidRPr="007E2BD3" w:rsidRDefault="00D10433" w:rsidP="00003E2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rPr>
              <w:t>Change (-) in assumption</w:t>
            </w:r>
          </w:p>
        </w:tc>
        <w:tc>
          <w:tcPr>
            <w:tcW w:w="178" w:type="dxa"/>
          </w:tcPr>
          <w:p w14:paraId="4AD195DA" w14:textId="77777777" w:rsidR="00D10433" w:rsidRPr="007E2BD3" w:rsidRDefault="00D10433" w:rsidP="00003E23">
            <w:pPr>
              <w:pStyle w:val="acctmergecolhdg"/>
              <w:spacing w:line="240" w:lineRule="exact"/>
              <w:ind w:right="108"/>
              <w:rPr>
                <w:rFonts w:ascii="CordiaUPC" w:hAnsi="CordiaUPC" w:cs="CordiaUPC"/>
                <w:b w:val="0"/>
                <w:bCs/>
                <w:sz w:val="26"/>
                <w:szCs w:val="26"/>
              </w:rPr>
            </w:pPr>
          </w:p>
        </w:tc>
        <w:tc>
          <w:tcPr>
            <w:tcW w:w="2090" w:type="dxa"/>
            <w:hideMark/>
          </w:tcPr>
          <w:p w14:paraId="656EB46B" w14:textId="77777777" w:rsidR="00D10433" w:rsidRPr="007E2BD3" w:rsidRDefault="00D10433" w:rsidP="00003E23">
            <w:pPr>
              <w:pStyle w:val="acctmergecolhdg"/>
              <w:spacing w:line="240" w:lineRule="exact"/>
              <w:ind w:right="108"/>
              <w:rPr>
                <w:rFonts w:ascii="CordiaUPC" w:hAnsi="CordiaUPC" w:cs="CordiaUPC"/>
                <w:b w:val="0"/>
                <w:bCs/>
                <w:sz w:val="26"/>
                <w:szCs w:val="26"/>
              </w:rPr>
            </w:pPr>
            <w:r w:rsidRPr="007E2BD3">
              <w:rPr>
                <w:rFonts w:ascii="CordiaUPC" w:hAnsi="CordiaUPC" w:cs="CordiaUPC" w:hint="cs"/>
                <w:b w:val="0"/>
                <w:bCs/>
                <w:sz w:val="26"/>
                <w:szCs w:val="26"/>
                <w:lang w:val="en-US" w:bidi="th-TH"/>
              </w:rPr>
              <w:t>Post-employment benefit</w:t>
            </w:r>
            <w:r w:rsidRPr="007E2BD3">
              <w:rPr>
                <w:rFonts w:ascii="CordiaUPC" w:hAnsi="CordiaUPC" w:cs="CordiaUPC" w:hint="cs"/>
                <w:b w:val="0"/>
                <w:bCs/>
                <w:i/>
                <w:iCs/>
                <w:sz w:val="26"/>
                <w:szCs w:val="26"/>
                <w:lang w:val="en-US" w:bidi="th-TH"/>
              </w:rPr>
              <w:t xml:space="preserve"> </w:t>
            </w:r>
            <w:r w:rsidRPr="007E2BD3">
              <w:rPr>
                <w:rFonts w:ascii="CordiaUPC" w:hAnsi="CordiaUPC" w:cs="CordiaUPC" w:hint="cs"/>
                <w:b w:val="0"/>
                <w:bCs/>
                <w:sz w:val="26"/>
                <w:szCs w:val="26"/>
              </w:rPr>
              <w:t>obligations increase (decrease)</w:t>
            </w:r>
          </w:p>
        </w:tc>
      </w:tr>
      <w:tr w:rsidR="00D10433" w:rsidRPr="007E2BD3" w14:paraId="10E4DE66" w14:textId="77777777" w:rsidTr="00003E23">
        <w:trPr>
          <w:cantSplit/>
        </w:trPr>
        <w:tc>
          <w:tcPr>
            <w:tcW w:w="2244" w:type="dxa"/>
          </w:tcPr>
          <w:p w14:paraId="6CCFF9F2" w14:textId="77777777" w:rsidR="00D10433" w:rsidRPr="007E2BD3" w:rsidRDefault="00D10433" w:rsidP="00003E23">
            <w:pPr>
              <w:spacing w:line="240" w:lineRule="exact"/>
              <w:ind w:right="108"/>
              <w:rPr>
                <w:rFonts w:ascii="CordiaUPC" w:hAnsi="CordiaUPC" w:cs="CordiaUPC"/>
                <w:sz w:val="26"/>
                <w:szCs w:val="26"/>
              </w:rPr>
            </w:pPr>
          </w:p>
        </w:tc>
        <w:tc>
          <w:tcPr>
            <w:tcW w:w="1417" w:type="dxa"/>
          </w:tcPr>
          <w:p w14:paraId="01B4A8B6" w14:textId="77777777" w:rsidR="00D10433" w:rsidRPr="007E2BD3" w:rsidRDefault="00D10433" w:rsidP="00003E23">
            <w:pPr>
              <w:pStyle w:val="acctfourfigures"/>
              <w:tabs>
                <w:tab w:val="decimal" w:pos="731"/>
              </w:tabs>
              <w:spacing w:line="240" w:lineRule="exact"/>
              <w:ind w:right="108"/>
              <w:rPr>
                <w:rFonts w:ascii="CordiaUPC" w:hAnsi="CordiaUPC" w:cs="CordiaUPC"/>
                <w:sz w:val="26"/>
                <w:szCs w:val="26"/>
              </w:rPr>
            </w:pPr>
          </w:p>
        </w:tc>
        <w:tc>
          <w:tcPr>
            <w:tcW w:w="178" w:type="dxa"/>
          </w:tcPr>
          <w:p w14:paraId="0AB901E5" w14:textId="77777777" w:rsidR="00D10433" w:rsidRPr="007E2BD3" w:rsidRDefault="00D10433" w:rsidP="00003E23">
            <w:pPr>
              <w:pStyle w:val="acctfourfigures"/>
              <w:spacing w:line="240" w:lineRule="exact"/>
              <w:ind w:right="108"/>
              <w:rPr>
                <w:rFonts w:ascii="CordiaUPC" w:hAnsi="CordiaUPC" w:cs="CordiaUPC"/>
                <w:sz w:val="26"/>
                <w:szCs w:val="26"/>
              </w:rPr>
            </w:pPr>
          </w:p>
        </w:tc>
        <w:tc>
          <w:tcPr>
            <w:tcW w:w="1948" w:type="dxa"/>
            <w:hideMark/>
          </w:tcPr>
          <w:p w14:paraId="768A755F" w14:textId="77777777" w:rsidR="00D10433" w:rsidRPr="007E2BD3" w:rsidRDefault="00D10433" w:rsidP="00003E23">
            <w:pPr>
              <w:pStyle w:val="acctfourfigures"/>
              <w:tabs>
                <w:tab w:val="clear" w:pos="765"/>
                <w:tab w:val="decimal" w:pos="877"/>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c>
          <w:tcPr>
            <w:tcW w:w="178" w:type="dxa"/>
          </w:tcPr>
          <w:p w14:paraId="38C5C3C6" w14:textId="77777777" w:rsidR="00D10433" w:rsidRPr="007E2BD3" w:rsidRDefault="00D10433" w:rsidP="00003E23">
            <w:pPr>
              <w:pStyle w:val="acctfourfigures"/>
              <w:spacing w:line="240" w:lineRule="exact"/>
              <w:ind w:right="108"/>
              <w:rPr>
                <w:rFonts w:ascii="CordiaUPC" w:hAnsi="CordiaUPC" w:cs="CordiaUPC"/>
                <w:sz w:val="26"/>
                <w:szCs w:val="26"/>
              </w:rPr>
            </w:pPr>
          </w:p>
        </w:tc>
        <w:tc>
          <w:tcPr>
            <w:tcW w:w="1382" w:type="dxa"/>
          </w:tcPr>
          <w:p w14:paraId="15F460D1" w14:textId="77777777" w:rsidR="00D10433" w:rsidRPr="007E2BD3" w:rsidRDefault="00D10433" w:rsidP="00003E23">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B32FC41" w14:textId="77777777" w:rsidR="00D10433" w:rsidRPr="007E2BD3" w:rsidRDefault="00D10433" w:rsidP="00003E23">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4E042AA5" w14:textId="77777777" w:rsidR="00D10433" w:rsidRPr="007E2BD3" w:rsidRDefault="00D10433" w:rsidP="00003E23">
            <w:pPr>
              <w:pStyle w:val="acctfourfigures"/>
              <w:tabs>
                <w:tab w:val="decimal" w:pos="731"/>
              </w:tabs>
              <w:spacing w:line="240" w:lineRule="exact"/>
              <w:ind w:right="108"/>
              <w:jc w:val="center"/>
              <w:rPr>
                <w:rFonts w:ascii="CordiaUPC" w:hAnsi="CordiaUPC" w:cs="CordiaUPC"/>
                <w:sz w:val="26"/>
                <w:szCs w:val="26"/>
              </w:rPr>
            </w:pPr>
            <w:r w:rsidRPr="007E2BD3">
              <w:rPr>
                <w:rFonts w:ascii="CordiaUPC" w:hAnsi="CordiaUPC" w:cs="CordiaUPC" w:hint="cs"/>
                <w:i/>
                <w:iCs/>
                <w:sz w:val="26"/>
                <w:szCs w:val="26"/>
              </w:rPr>
              <w:t>(in million Baht)</w:t>
            </w:r>
          </w:p>
        </w:tc>
      </w:tr>
      <w:tr w:rsidR="00D10433" w:rsidRPr="007E2BD3" w14:paraId="372083EF" w14:textId="77777777" w:rsidTr="00003E23">
        <w:trPr>
          <w:cantSplit/>
        </w:trPr>
        <w:tc>
          <w:tcPr>
            <w:tcW w:w="2244" w:type="dxa"/>
            <w:hideMark/>
          </w:tcPr>
          <w:p w14:paraId="3734BC75" w14:textId="77777777" w:rsidR="00D10433" w:rsidRPr="007E2BD3" w:rsidRDefault="00D10433" w:rsidP="00003E2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Discount rate </w:t>
            </w:r>
          </w:p>
        </w:tc>
        <w:tc>
          <w:tcPr>
            <w:tcW w:w="1417" w:type="dxa"/>
            <w:shd w:val="clear" w:color="auto" w:fill="auto"/>
          </w:tcPr>
          <w:p w14:paraId="7D2EA05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00C9AFD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546B0E7D" w14:textId="77777777" w:rsidR="00D10433" w:rsidRPr="007E2BD3" w:rsidRDefault="00D1043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(380)</w:t>
            </w:r>
          </w:p>
        </w:tc>
        <w:tc>
          <w:tcPr>
            <w:tcW w:w="178" w:type="dxa"/>
            <w:shd w:val="clear" w:color="auto" w:fill="auto"/>
          </w:tcPr>
          <w:p w14:paraId="2A17AD46"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695F2FE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03BD396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0D4F529A" w14:textId="77777777" w:rsidR="00D10433" w:rsidRPr="007E2BD3" w:rsidRDefault="00D1043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436</w:t>
            </w:r>
          </w:p>
        </w:tc>
      </w:tr>
      <w:tr w:rsidR="00D10433" w:rsidRPr="007E2BD3" w14:paraId="108A70FE" w14:textId="77777777" w:rsidTr="00003E23">
        <w:trPr>
          <w:cantSplit/>
        </w:trPr>
        <w:tc>
          <w:tcPr>
            <w:tcW w:w="2244" w:type="dxa"/>
            <w:hideMark/>
          </w:tcPr>
          <w:p w14:paraId="7572452F" w14:textId="77777777" w:rsidR="00D10433" w:rsidRPr="007E2BD3" w:rsidRDefault="00D10433" w:rsidP="00003E2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salary growth </w:t>
            </w:r>
          </w:p>
        </w:tc>
        <w:tc>
          <w:tcPr>
            <w:tcW w:w="1417" w:type="dxa"/>
            <w:shd w:val="clear" w:color="auto" w:fill="auto"/>
          </w:tcPr>
          <w:p w14:paraId="3BD5025A"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75C80E49"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6D8ED53" w14:textId="77777777" w:rsidR="00D10433" w:rsidRPr="007E2BD3" w:rsidRDefault="00D1043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419</w:t>
            </w:r>
          </w:p>
        </w:tc>
        <w:tc>
          <w:tcPr>
            <w:tcW w:w="178" w:type="dxa"/>
            <w:shd w:val="clear" w:color="auto" w:fill="auto"/>
          </w:tcPr>
          <w:p w14:paraId="1B1544B9"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9FA3032"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2E17B07A"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5DDA08A4" w14:textId="77777777" w:rsidR="00D10433" w:rsidRPr="007E2BD3" w:rsidRDefault="00D1043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(373)</w:t>
            </w:r>
          </w:p>
        </w:tc>
      </w:tr>
      <w:tr w:rsidR="00D10433" w:rsidRPr="007E2BD3" w14:paraId="7F3080DF" w14:textId="77777777" w:rsidTr="00003E23">
        <w:trPr>
          <w:cantSplit/>
        </w:trPr>
        <w:tc>
          <w:tcPr>
            <w:tcW w:w="2244" w:type="dxa"/>
          </w:tcPr>
          <w:p w14:paraId="2A1D8BF4" w14:textId="77777777" w:rsidR="00D10433" w:rsidRPr="007E2BD3" w:rsidRDefault="00D10433" w:rsidP="00003E23">
            <w:pPr>
              <w:spacing w:line="240" w:lineRule="exact"/>
              <w:ind w:right="108"/>
              <w:rPr>
                <w:rFonts w:ascii="CordiaUPC" w:hAnsi="CordiaUPC" w:cs="CordiaUPC"/>
                <w:sz w:val="26"/>
                <w:szCs w:val="26"/>
              </w:rPr>
            </w:pPr>
            <w:r w:rsidRPr="007E2BD3">
              <w:rPr>
                <w:rFonts w:ascii="CordiaUPC" w:hAnsi="CordiaUPC" w:cs="CordiaUPC" w:hint="cs"/>
                <w:sz w:val="26"/>
                <w:szCs w:val="26"/>
              </w:rPr>
              <w:t>Turnover rate</w:t>
            </w:r>
          </w:p>
        </w:tc>
        <w:tc>
          <w:tcPr>
            <w:tcW w:w="1417" w:type="dxa"/>
            <w:shd w:val="clear" w:color="auto" w:fill="auto"/>
          </w:tcPr>
          <w:p w14:paraId="4A8ED4A6"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6480C94E"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BB7AFD8" w14:textId="77777777" w:rsidR="00D10433" w:rsidRPr="007E2BD3" w:rsidRDefault="00D1043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(399)</w:t>
            </w:r>
          </w:p>
        </w:tc>
        <w:tc>
          <w:tcPr>
            <w:tcW w:w="178" w:type="dxa"/>
            <w:shd w:val="clear" w:color="auto" w:fill="auto"/>
          </w:tcPr>
          <w:p w14:paraId="10E1CAA3"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41278889"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r w:rsidRPr="007E2BD3">
              <w:rPr>
                <w:rFonts w:ascii="CordiaUPC" w:hAnsi="CordiaUPC" w:cs="CordiaUPC" w:hint="cs"/>
                <w:sz w:val="26"/>
                <w:szCs w:val="26"/>
              </w:rPr>
              <w:t>-1%</w:t>
            </w:r>
          </w:p>
        </w:tc>
        <w:tc>
          <w:tcPr>
            <w:tcW w:w="178" w:type="dxa"/>
            <w:shd w:val="clear" w:color="auto" w:fill="auto"/>
          </w:tcPr>
          <w:p w14:paraId="24ADC7E3"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9DA1A52" w14:textId="77777777" w:rsidR="00D10433" w:rsidRPr="007E2BD3" w:rsidRDefault="00D1043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259</w:t>
            </w:r>
          </w:p>
        </w:tc>
      </w:tr>
      <w:tr w:rsidR="00D10433" w:rsidRPr="007E2BD3" w14:paraId="6858D041" w14:textId="77777777" w:rsidTr="00003E23">
        <w:trPr>
          <w:cantSplit/>
        </w:trPr>
        <w:tc>
          <w:tcPr>
            <w:tcW w:w="2244" w:type="dxa"/>
            <w:hideMark/>
          </w:tcPr>
          <w:p w14:paraId="02CCD6FD" w14:textId="77777777" w:rsidR="00D10433" w:rsidRPr="007E2BD3" w:rsidRDefault="00D10433" w:rsidP="00003E23">
            <w:pPr>
              <w:spacing w:line="240" w:lineRule="exact"/>
              <w:ind w:right="108"/>
              <w:rPr>
                <w:rFonts w:ascii="CordiaUPC" w:hAnsi="CordiaUPC" w:cs="CordiaUPC"/>
                <w:sz w:val="26"/>
                <w:szCs w:val="26"/>
              </w:rPr>
            </w:pPr>
            <w:r w:rsidRPr="007E2BD3">
              <w:rPr>
                <w:rFonts w:ascii="CordiaUPC" w:hAnsi="CordiaUPC" w:cs="CordiaUPC" w:hint="cs"/>
                <w:sz w:val="26"/>
                <w:szCs w:val="26"/>
              </w:rPr>
              <w:t xml:space="preserve">Future mortality </w:t>
            </w:r>
          </w:p>
        </w:tc>
        <w:tc>
          <w:tcPr>
            <w:tcW w:w="1417" w:type="dxa"/>
            <w:shd w:val="clear" w:color="auto" w:fill="auto"/>
          </w:tcPr>
          <w:p w14:paraId="076051A6"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 xml:space="preserve">+1 </w:t>
            </w:r>
            <w:r w:rsidRPr="007E2BD3">
              <w:rPr>
                <w:rFonts w:ascii="CordiaUPC" w:hAnsi="CordiaUPC" w:cs="CordiaUPC" w:hint="cs"/>
                <w:sz w:val="26"/>
                <w:szCs w:val="26"/>
                <w:lang w:val="en-US" w:bidi="th-TH"/>
              </w:rPr>
              <w:t>year</w:t>
            </w:r>
          </w:p>
        </w:tc>
        <w:tc>
          <w:tcPr>
            <w:tcW w:w="178" w:type="dxa"/>
            <w:shd w:val="clear" w:color="auto" w:fill="auto"/>
          </w:tcPr>
          <w:p w14:paraId="15290774"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620FB5CF" w14:textId="77777777" w:rsidR="00D10433" w:rsidRPr="007E2BD3" w:rsidRDefault="00D1043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21</w:t>
            </w:r>
          </w:p>
        </w:tc>
        <w:tc>
          <w:tcPr>
            <w:tcW w:w="178" w:type="dxa"/>
            <w:shd w:val="clear" w:color="auto" w:fill="auto"/>
          </w:tcPr>
          <w:p w14:paraId="0FBEBE80"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39EECB3"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cs/>
              </w:rPr>
            </w:pPr>
            <w:r w:rsidRPr="007E2BD3">
              <w:rPr>
                <w:rFonts w:ascii="CordiaUPC" w:hAnsi="CordiaUPC" w:cs="CordiaUPC" w:hint="cs"/>
                <w:sz w:val="26"/>
                <w:szCs w:val="26"/>
                <w:cs/>
              </w:rPr>
              <w:t>-</w:t>
            </w:r>
            <w:r w:rsidRPr="007E2BD3">
              <w:rPr>
                <w:rFonts w:ascii="CordiaUPC" w:hAnsi="CordiaUPC" w:cs="CordiaUPC" w:hint="cs"/>
                <w:sz w:val="26"/>
                <w:szCs w:val="26"/>
              </w:rPr>
              <w:t>1</w:t>
            </w:r>
            <w:r w:rsidRPr="007E2BD3">
              <w:rPr>
                <w:rFonts w:ascii="CordiaUPC" w:hAnsi="CordiaUPC" w:cs="CordiaUPC" w:hint="cs"/>
                <w:sz w:val="26"/>
                <w:szCs w:val="26"/>
                <w:cs/>
              </w:rPr>
              <w:t xml:space="preserve"> </w:t>
            </w:r>
            <w:r w:rsidRPr="007E2BD3">
              <w:rPr>
                <w:rFonts w:ascii="CordiaUPC" w:hAnsi="CordiaUPC" w:cs="CordiaUPC" w:hint="cs"/>
                <w:sz w:val="26"/>
                <w:szCs w:val="26"/>
                <w:lang w:val="en-US" w:bidi="th-TH"/>
              </w:rPr>
              <w:t>year</w:t>
            </w:r>
          </w:p>
        </w:tc>
        <w:tc>
          <w:tcPr>
            <w:tcW w:w="178" w:type="dxa"/>
            <w:shd w:val="clear" w:color="auto" w:fill="auto"/>
          </w:tcPr>
          <w:p w14:paraId="22EB4B59" w14:textId="77777777" w:rsidR="00D10433" w:rsidRPr="007E2BD3" w:rsidRDefault="00D1043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7B65147" w14:textId="77777777" w:rsidR="00D10433" w:rsidRPr="007E2BD3" w:rsidRDefault="00D1043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(21)</w:t>
            </w:r>
          </w:p>
        </w:tc>
      </w:tr>
    </w:tbl>
    <w:p w14:paraId="7112228B" w14:textId="77777777" w:rsidR="00602EF6" w:rsidRPr="007E2BD3" w:rsidRDefault="00602EF6" w:rsidP="00EC2FD7">
      <w:pPr>
        <w:tabs>
          <w:tab w:val="left" w:pos="900"/>
        </w:tabs>
        <w:spacing w:line="240" w:lineRule="exact"/>
        <w:ind w:left="547"/>
        <w:jc w:val="thaiDistribute"/>
        <w:rPr>
          <w:rFonts w:ascii="CordiaUPC" w:hAnsi="CordiaUPC" w:cs="CordiaUPC"/>
          <w:sz w:val="26"/>
          <w:szCs w:val="26"/>
        </w:rPr>
      </w:pPr>
    </w:p>
    <w:p w14:paraId="6F834472" w14:textId="77777777" w:rsidR="00A60207" w:rsidRDefault="00A60207">
      <w:r>
        <w:br w:type="page"/>
      </w: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9B7FFA" w:rsidRPr="00551FA5" w14:paraId="0F5C20A0" w14:textId="77777777" w:rsidTr="00596446">
        <w:trPr>
          <w:cantSplit/>
          <w:tblHeader/>
        </w:trPr>
        <w:tc>
          <w:tcPr>
            <w:tcW w:w="2244" w:type="dxa"/>
          </w:tcPr>
          <w:p w14:paraId="394AA16F" w14:textId="625199B9" w:rsidR="009B7FFA" w:rsidRPr="00551FA5" w:rsidRDefault="009B7FFA" w:rsidP="00551FA5">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7F1FE621" w14:textId="77777777" w:rsidR="009B7FFA" w:rsidRPr="00551FA5" w:rsidRDefault="009B7FFA" w:rsidP="00551FA5">
            <w:pPr>
              <w:pStyle w:val="acctmergecolhdg"/>
              <w:spacing w:line="240" w:lineRule="exact"/>
              <w:ind w:right="108"/>
              <w:rPr>
                <w:rFonts w:ascii="CordiaUPC" w:hAnsi="CordiaUPC" w:cs="CordiaUPC"/>
                <w:sz w:val="26"/>
                <w:szCs w:val="26"/>
                <w:lang w:val="en-US" w:bidi="th-TH"/>
              </w:rPr>
            </w:pPr>
            <w:r w:rsidRPr="00551FA5">
              <w:rPr>
                <w:rFonts w:ascii="CordiaUPC" w:hAnsi="CordiaUPC" w:cs="CordiaUPC" w:hint="cs"/>
                <w:color w:val="000000"/>
                <w:sz w:val="26"/>
                <w:szCs w:val="26"/>
                <w:lang w:val="en-US"/>
              </w:rPr>
              <w:t>Bank only</w:t>
            </w:r>
          </w:p>
          <w:p w14:paraId="05CC72C8" w14:textId="54A848F7" w:rsidR="009B7FFA" w:rsidRPr="00551FA5" w:rsidRDefault="004004D3" w:rsidP="00551FA5">
            <w:pPr>
              <w:pStyle w:val="acctmergecolhdg"/>
              <w:spacing w:line="240" w:lineRule="exact"/>
              <w:ind w:right="108"/>
              <w:rPr>
                <w:rFonts w:ascii="CordiaUPC" w:hAnsi="CordiaUPC" w:cs="CordiaUPC"/>
                <w:b w:val="0"/>
                <w:bCs/>
                <w:sz w:val="26"/>
                <w:szCs w:val="26"/>
                <w:lang w:val="en-US" w:bidi="th-TH"/>
              </w:rPr>
            </w:pPr>
            <w:r w:rsidRPr="00D10433">
              <w:rPr>
                <w:rFonts w:ascii="CordiaUPC" w:hAnsi="CordiaUPC" w:cs="CordiaUPC" w:hint="cs"/>
                <w:b w:val="0"/>
                <w:bCs/>
                <w:sz w:val="26"/>
                <w:szCs w:val="26"/>
                <w:lang w:bidi="th-TH"/>
              </w:rPr>
              <w:t>30 June</w:t>
            </w:r>
            <w:r w:rsidRPr="007E2BD3">
              <w:rPr>
                <w:rFonts w:ascii="CordiaUPC" w:hAnsi="CordiaUPC" w:cs="CordiaUPC" w:hint="cs"/>
                <w:b w:val="0"/>
                <w:bCs/>
                <w:color w:val="000000"/>
                <w:sz w:val="26"/>
                <w:szCs w:val="26"/>
                <w:lang w:val="en-US"/>
              </w:rPr>
              <w:t xml:space="preserve"> 202</w:t>
            </w:r>
            <w:r>
              <w:rPr>
                <w:rFonts w:ascii="CordiaUPC" w:hAnsi="CordiaUPC" w:cs="CordiaUPC"/>
                <w:b w:val="0"/>
                <w:bCs/>
                <w:color w:val="000000"/>
                <w:sz w:val="26"/>
                <w:szCs w:val="26"/>
                <w:lang w:val="en-US"/>
              </w:rPr>
              <w:t>1</w:t>
            </w:r>
          </w:p>
        </w:tc>
      </w:tr>
      <w:tr w:rsidR="009B7FFA" w:rsidRPr="00551FA5" w14:paraId="380616A7" w14:textId="77777777" w:rsidTr="00596446">
        <w:trPr>
          <w:cantSplit/>
          <w:tblHeader/>
        </w:trPr>
        <w:tc>
          <w:tcPr>
            <w:tcW w:w="2244" w:type="dxa"/>
          </w:tcPr>
          <w:p w14:paraId="5C5C55EB" w14:textId="77777777" w:rsidR="009B7FFA" w:rsidRPr="00551FA5" w:rsidRDefault="009B7FFA" w:rsidP="00551FA5">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5D58F043" w14:textId="77777777" w:rsidR="009B7FFA" w:rsidRPr="00551FA5" w:rsidRDefault="009B7FFA" w:rsidP="00551FA5">
            <w:pPr>
              <w:spacing w:line="240" w:lineRule="exact"/>
              <w:rPr>
                <w:rFonts w:ascii="CordiaUPC" w:hAnsi="CordiaUPC" w:cs="CordiaUPC"/>
                <w:bCs/>
                <w:sz w:val="26"/>
                <w:szCs w:val="26"/>
              </w:rPr>
            </w:pPr>
          </w:p>
        </w:tc>
      </w:tr>
      <w:tr w:rsidR="009B7FFA" w:rsidRPr="00551FA5" w14:paraId="398D87C6" w14:textId="77777777" w:rsidTr="00596446">
        <w:trPr>
          <w:cantSplit/>
          <w:tblHeader/>
        </w:trPr>
        <w:tc>
          <w:tcPr>
            <w:tcW w:w="2244" w:type="dxa"/>
          </w:tcPr>
          <w:p w14:paraId="5C9FD61D" w14:textId="77777777" w:rsidR="009B7FFA" w:rsidRPr="00551FA5" w:rsidRDefault="009B7FFA" w:rsidP="00551FA5">
            <w:pPr>
              <w:pStyle w:val="acctfourfigures"/>
              <w:tabs>
                <w:tab w:val="decimal" w:pos="191"/>
              </w:tabs>
              <w:spacing w:line="240" w:lineRule="exact"/>
              <w:ind w:right="108"/>
              <w:rPr>
                <w:rFonts w:ascii="CordiaUPC" w:hAnsi="CordiaUPC" w:cs="CordiaUPC"/>
                <w:sz w:val="26"/>
                <w:szCs w:val="26"/>
              </w:rPr>
            </w:pPr>
          </w:p>
        </w:tc>
        <w:tc>
          <w:tcPr>
            <w:tcW w:w="1417" w:type="dxa"/>
            <w:hideMark/>
          </w:tcPr>
          <w:p w14:paraId="7AE60161"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64CFE730"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1948" w:type="dxa"/>
            <w:hideMark/>
          </w:tcPr>
          <w:p w14:paraId="16E50D82"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c>
          <w:tcPr>
            <w:tcW w:w="178" w:type="dxa"/>
          </w:tcPr>
          <w:p w14:paraId="6C43EB5F"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1382" w:type="dxa"/>
            <w:hideMark/>
          </w:tcPr>
          <w:p w14:paraId="04A98FBB"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77FBA1EB" w14:textId="77777777" w:rsidR="009B7FFA" w:rsidRPr="00551FA5" w:rsidRDefault="009B7FFA" w:rsidP="00551FA5">
            <w:pPr>
              <w:pStyle w:val="acctmergecolhdg"/>
              <w:spacing w:line="240" w:lineRule="exact"/>
              <w:ind w:right="108"/>
              <w:rPr>
                <w:rFonts w:ascii="CordiaUPC" w:hAnsi="CordiaUPC" w:cs="CordiaUPC"/>
                <w:b w:val="0"/>
                <w:bCs/>
                <w:sz w:val="26"/>
                <w:szCs w:val="26"/>
              </w:rPr>
            </w:pPr>
          </w:p>
        </w:tc>
        <w:tc>
          <w:tcPr>
            <w:tcW w:w="2090" w:type="dxa"/>
            <w:hideMark/>
          </w:tcPr>
          <w:p w14:paraId="0B7F9BED" w14:textId="77777777" w:rsidR="009B7FFA" w:rsidRPr="00551FA5" w:rsidRDefault="009B7FFA" w:rsidP="00551FA5">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r>
      <w:tr w:rsidR="009B7FFA" w:rsidRPr="00551FA5" w14:paraId="7F6E1A0E" w14:textId="77777777" w:rsidTr="00596446">
        <w:trPr>
          <w:cantSplit/>
        </w:trPr>
        <w:tc>
          <w:tcPr>
            <w:tcW w:w="2244" w:type="dxa"/>
          </w:tcPr>
          <w:p w14:paraId="059E8502" w14:textId="77777777" w:rsidR="009B7FFA" w:rsidRPr="00551FA5" w:rsidRDefault="009B7FFA" w:rsidP="00551FA5">
            <w:pPr>
              <w:spacing w:line="240" w:lineRule="exact"/>
              <w:ind w:right="108"/>
              <w:rPr>
                <w:rFonts w:ascii="CordiaUPC" w:hAnsi="CordiaUPC" w:cs="CordiaUPC"/>
                <w:sz w:val="26"/>
                <w:szCs w:val="26"/>
              </w:rPr>
            </w:pPr>
          </w:p>
        </w:tc>
        <w:tc>
          <w:tcPr>
            <w:tcW w:w="1417" w:type="dxa"/>
          </w:tcPr>
          <w:p w14:paraId="2D615B8B" w14:textId="77777777" w:rsidR="009B7FFA" w:rsidRPr="00551FA5" w:rsidRDefault="009B7FFA" w:rsidP="00551FA5">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551FA5" w:rsidRDefault="009B7FFA" w:rsidP="00551FA5">
            <w:pPr>
              <w:pStyle w:val="acctfourfigures"/>
              <w:spacing w:line="240" w:lineRule="exact"/>
              <w:ind w:right="108"/>
              <w:rPr>
                <w:rFonts w:ascii="CordiaUPC" w:hAnsi="CordiaUPC" w:cs="CordiaUPC"/>
                <w:sz w:val="26"/>
                <w:szCs w:val="26"/>
              </w:rPr>
            </w:pPr>
          </w:p>
        </w:tc>
        <w:tc>
          <w:tcPr>
            <w:tcW w:w="1948" w:type="dxa"/>
            <w:hideMark/>
          </w:tcPr>
          <w:p w14:paraId="5BF1C79D"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c>
          <w:tcPr>
            <w:tcW w:w="178" w:type="dxa"/>
          </w:tcPr>
          <w:p w14:paraId="6583AD98" w14:textId="77777777" w:rsidR="009B7FFA" w:rsidRPr="00551FA5" w:rsidRDefault="009B7FFA" w:rsidP="00551FA5">
            <w:pPr>
              <w:pStyle w:val="acctfourfigures"/>
              <w:spacing w:line="240" w:lineRule="exact"/>
              <w:ind w:right="108"/>
              <w:rPr>
                <w:rFonts w:ascii="CordiaUPC" w:hAnsi="CordiaUPC" w:cs="CordiaUPC"/>
                <w:sz w:val="26"/>
                <w:szCs w:val="26"/>
              </w:rPr>
            </w:pPr>
          </w:p>
        </w:tc>
        <w:tc>
          <w:tcPr>
            <w:tcW w:w="1382" w:type="dxa"/>
          </w:tcPr>
          <w:p w14:paraId="07A79F13"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2581CBA4" w14:textId="77777777" w:rsidR="009B7FFA" w:rsidRPr="00551FA5" w:rsidRDefault="009B7FFA" w:rsidP="00551FA5">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r>
      <w:tr w:rsidR="0092325E" w:rsidRPr="00551FA5" w14:paraId="56D7895E" w14:textId="77777777" w:rsidTr="00596446">
        <w:trPr>
          <w:cantSplit/>
        </w:trPr>
        <w:tc>
          <w:tcPr>
            <w:tcW w:w="2244" w:type="dxa"/>
            <w:hideMark/>
          </w:tcPr>
          <w:p w14:paraId="3DEA963A" w14:textId="77777777" w:rsidR="0092325E" w:rsidRPr="00551FA5" w:rsidRDefault="0092325E" w:rsidP="0092325E">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Discount rate </w:t>
            </w:r>
          </w:p>
        </w:tc>
        <w:tc>
          <w:tcPr>
            <w:tcW w:w="1417" w:type="dxa"/>
            <w:shd w:val="clear" w:color="auto" w:fill="auto"/>
          </w:tcPr>
          <w:p w14:paraId="6B9214BF" w14:textId="41ACFC99"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5E32CFE2"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5E5DEB8A" w14:textId="133862C7" w:rsidR="0092325E" w:rsidRPr="00551FA5" w:rsidRDefault="0092325E" w:rsidP="0092325E">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(371)</w:t>
            </w:r>
          </w:p>
        </w:tc>
        <w:tc>
          <w:tcPr>
            <w:tcW w:w="178" w:type="dxa"/>
            <w:shd w:val="clear" w:color="auto" w:fill="auto"/>
          </w:tcPr>
          <w:p w14:paraId="5421F030"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35084039" w14:textId="38AE87F6"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18949BEF"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182ECF68" w14:textId="76CBB605" w:rsidR="0092325E" w:rsidRPr="00551FA5" w:rsidRDefault="0092325E" w:rsidP="0092325E">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426</w:t>
            </w:r>
          </w:p>
        </w:tc>
      </w:tr>
      <w:tr w:rsidR="0092325E" w:rsidRPr="00551FA5" w14:paraId="0D1A3B16" w14:textId="77777777" w:rsidTr="00596446">
        <w:trPr>
          <w:cantSplit/>
        </w:trPr>
        <w:tc>
          <w:tcPr>
            <w:tcW w:w="2244" w:type="dxa"/>
            <w:hideMark/>
          </w:tcPr>
          <w:p w14:paraId="25BDCB05" w14:textId="77777777" w:rsidR="0092325E" w:rsidRPr="00551FA5" w:rsidRDefault="0092325E" w:rsidP="0092325E">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salary growth </w:t>
            </w:r>
          </w:p>
        </w:tc>
        <w:tc>
          <w:tcPr>
            <w:tcW w:w="1417" w:type="dxa"/>
            <w:shd w:val="clear" w:color="auto" w:fill="auto"/>
          </w:tcPr>
          <w:p w14:paraId="7D22398F" w14:textId="24635C6A"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25070C60"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A72883B" w14:textId="4F49C942" w:rsidR="0092325E" w:rsidRPr="00551FA5" w:rsidRDefault="0092325E" w:rsidP="0092325E">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409</w:t>
            </w:r>
          </w:p>
        </w:tc>
        <w:tc>
          <w:tcPr>
            <w:tcW w:w="178" w:type="dxa"/>
            <w:shd w:val="clear" w:color="auto" w:fill="auto"/>
          </w:tcPr>
          <w:p w14:paraId="36E1129B"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3938F9C" w14:textId="1AA2BB8A"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7EF94290"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3B7B87EC" w14:textId="33E2ABC8" w:rsidR="0092325E" w:rsidRPr="00551FA5" w:rsidRDefault="0092325E" w:rsidP="0092325E">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(364)</w:t>
            </w:r>
          </w:p>
        </w:tc>
      </w:tr>
      <w:tr w:rsidR="0092325E" w:rsidRPr="00551FA5" w14:paraId="2F2D3EEA" w14:textId="77777777" w:rsidTr="00596446">
        <w:trPr>
          <w:cantSplit/>
        </w:trPr>
        <w:tc>
          <w:tcPr>
            <w:tcW w:w="2244" w:type="dxa"/>
          </w:tcPr>
          <w:p w14:paraId="42596002" w14:textId="77777777" w:rsidR="0092325E" w:rsidRPr="00551FA5" w:rsidRDefault="0092325E" w:rsidP="0092325E">
            <w:pPr>
              <w:spacing w:line="240" w:lineRule="exact"/>
              <w:ind w:right="108"/>
              <w:rPr>
                <w:rFonts w:ascii="CordiaUPC" w:hAnsi="CordiaUPC" w:cs="CordiaUPC"/>
                <w:sz w:val="26"/>
                <w:szCs w:val="26"/>
              </w:rPr>
            </w:pPr>
            <w:r w:rsidRPr="00551FA5">
              <w:rPr>
                <w:rFonts w:ascii="CordiaUPC" w:hAnsi="CordiaUPC" w:cs="CordiaUPC" w:hint="cs"/>
                <w:sz w:val="26"/>
                <w:szCs w:val="26"/>
              </w:rPr>
              <w:t>Turnover rate</w:t>
            </w:r>
          </w:p>
        </w:tc>
        <w:tc>
          <w:tcPr>
            <w:tcW w:w="1417" w:type="dxa"/>
            <w:shd w:val="clear" w:color="auto" w:fill="auto"/>
          </w:tcPr>
          <w:p w14:paraId="79C4FC39" w14:textId="12DD1864"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150D0C33"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099ACD0" w14:textId="38FF3E78" w:rsidR="0092325E" w:rsidRPr="00551FA5" w:rsidRDefault="0092325E" w:rsidP="0092325E">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(390)</w:t>
            </w:r>
          </w:p>
        </w:tc>
        <w:tc>
          <w:tcPr>
            <w:tcW w:w="178" w:type="dxa"/>
            <w:shd w:val="clear" w:color="auto" w:fill="auto"/>
          </w:tcPr>
          <w:p w14:paraId="12876874"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6FBEE927" w14:textId="7001686F"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0A037428"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18BE717" w14:textId="5BC70ADD" w:rsidR="0092325E" w:rsidRPr="00551FA5" w:rsidRDefault="0092325E" w:rsidP="0092325E">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254</w:t>
            </w:r>
          </w:p>
        </w:tc>
      </w:tr>
      <w:tr w:rsidR="0092325E" w:rsidRPr="00551FA5" w14:paraId="640D3D35" w14:textId="77777777" w:rsidTr="00596446">
        <w:trPr>
          <w:cantSplit/>
        </w:trPr>
        <w:tc>
          <w:tcPr>
            <w:tcW w:w="2244" w:type="dxa"/>
            <w:hideMark/>
          </w:tcPr>
          <w:p w14:paraId="75D35D83" w14:textId="77777777" w:rsidR="0092325E" w:rsidRPr="00551FA5" w:rsidRDefault="0092325E" w:rsidP="0092325E">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mortality </w:t>
            </w:r>
          </w:p>
        </w:tc>
        <w:tc>
          <w:tcPr>
            <w:tcW w:w="1417" w:type="dxa"/>
            <w:shd w:val="clear" w:color="auto" w:fill="auto"/>
          </w:tcPr>
          <w:p w14:paraId="48B767DF" w14:textId="46FD6B8D"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 xml:space="preserve">+1 </w:t>
            </w:r>
            <w:r w:rsidRPr="00551FA5">
              <w:rPr>
                <w:rFonts w:ascii="CordiaUPC" w:hAnsi="CordiaUPC" w:cs="CordiaUPC" w:hint="cs"/>
                <w:sz w:val="26"/>
                <w:szCs w:val="26"/>
              </w:rPr>
              <w:t>year</w:t>
            </w:r>
          </w:p>
        </w:tc>
        <w:tc>
          <w:tcPr>
            <w:tcW w:w="178" w:type="dxa"/>
            <w:shd w:val="clear" w:color="auto" w:fill="auto"/>
          </w:tcPr>
          <w:p w14:paraId="3F18A476"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F6A2387" w14:textId="7BF444CE" w:rsidR="0092325E" w:rsidRPr="00551FA5" w:rsidRDefault="0092325E" w:rsidP="0092325E">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21</w:t>
            </w:r>
          </w:p>
        </w:tc>
        <w:tc>
          <w:tcPr>
            <w:tcW w:w="178" w:type="dxa"/>
            <w:shd w:val="clear" w:color="auto" w:fill="auto"/>
          </w:tcPr>
          <w:p w14:paraId="15E1B1A9"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0E695C0A" w14:textId="01105939"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w:t>
            </w:r>
            <w:r w:rsidRPr="00551FA5">
              <w:rPr>
                <w:rFonts w:ascii="CordiaUPC" w:hAnsi="CordiaUPC" w:cs="CordiaUPC" w:hint="cs"/>
                <w:sz w:val="26"/>
                <w:szCs w:val="26"/>
              </w:rPr>
              <w:t>1</w:t>
            </w:r>
            <w:r w:rsidRPr="00551FA5">
              <w:rPr>
                <w:rFonts w:ascii="CordiaUPC" w:hAnsi="CordiaUPC" w:cs="CordiaUPC" w:hint="cs"/>
                <w:sz w:val="26"/>
                <w:szCs w:val="26"/>
                <w:cs/>
              </w:rPr>
              <w:t xml:space="preserve"> </w:t>
            </w:r>
            <w:r w:rsidRPr="00551FA5">
              <w:rPr>
                <w:rFonts w:ascii="CordiaUPC" w:hAnsi="CordiaUPC" w:cs="CordiaUPC" w:hint="cs"/>
                <w:sz w:val="26"/>
                <w:szCs w:val="26"/>
              </w:rPr>
              <w:t>year</w:t>
            </w:r>
          </w:p>
        </w:tc>
        <w:tc>
          <w:tcPr>
            <w:tcW w:w="178" w:type="dxa"/>
            <w:shd w:val="clear" w:color="auto" w:fill="auto"/>
          </w:tcPr>
          <w:p w14:paraId="7AFCB595" w14:textId="77777777" w:rsidR="0092325E" w:rsidRPr="00551FA5" w:rsidRDefault="0092325E" w:rsidP="0092325E">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BCF200C" w14:textId="34144F13" w:rsidR="0092325E" w:rsidRPr="00551FA5" w:rsidRDefault="0092325E" w:rsidP="0092325E">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(20)</w:t>
            </w:r>
          </w:p>
        </w:tc>
      </w:tr>
    </w:tbl>
    <w:p w14:paraId="6AF1F3B7" w14:textId="1757D196" w:rsidR="00D84BD7" w:rsidRDefault="00D84BD7" w:rsidP="00551FA5">
      <w:pPr>
        <w:tabs>
          <w:tab w:val="left" w:pos="900"/>
        </w:tabs>
        <w:spacing w:line="240" w:lineRule="exact"/>
        <w:ind w:left="547"/>
        <w:jc w:val="thaiDistribute"/>
        <w:rPr>
          <w:rFonts w:ascii="CordiaUPC" w:eastAsia="Calibri" w:hAnsi="CordiaUPC" w:cs="CordiaUPC"/>
          <w:sz w:val="26"/>
          <w:szCs w:val="26"/>
          <w:lang w:val="en-US" w:bidi="th-TH"/>
        </w:rPr>
      </w:pPr>
    </w:p>
    <w:tbl>
      <w:tblPr>
        <w:tblW w:w="9615" w:type="dxa"/>
        <w:tblInd w:w="459" w:type="dxa"/>
        <w:tblLayout w:type="fixed"/>
        <w:tblCellMar>
          <w:left w:w="79" w:type="dxa"/>
          <w:right w:w="79" w:type="dxa"/>
        </w:tblCellMar>
        <w:tblLook w:val="04A0" w:firstRow="1" w:lastRow="0" w:firstColumn="1" w:lastColumn="0" w:noHBand="0" w:noVBand="1"/>
      </w:tblPr>
      <w:tblGrid>
        <w:gridCol w:w="2244"/>
        <w:gridCol w:w="1417"/>
        <w:gridCol w:w="178"/>
        <w:gridCol w:w="1948"/>
        <w:gridCol w:w="178"/>
        <w:gridCol w:w="1382"/>
        <w:gridCol w:w="178"/>
        <w:gridCol w:w="2090"/>
      </w:tblGrid>
      <w:tr w:rsidR="004004D3" w:rsidRPr="00551FA5" w14:paraId="0EA4DE98" w14:textId="77777777" w:rsidTr="00003E23">
        <w:trPr>
          <w:cantSplit/>
          <w:tblHeader/>
        </w:trPr>
        <w:tc>
          <w:tcPr>
            <w:tcW w:w="2244" w:type="dxa"/>
          </w:tcPr>
          <w:p w14:paraId="48FB615A" w14:textId="77777777" w:rsidR="004004D3" w:rsidRPr="00551FA5" w:rsidRDefault="004004D3" w:rsidP="00003E23">
            <w:pPr>
              <w:pStyle w:val="acctfourfigures"/>
              <w:tabs>
                <w:tab w:val="decimal" w:pos="191"/>
              </w:tabs>
              <w:spacing w:line="240" w:lineRule="exact"/>
              <w:ind w:right="108"/>
              <w:rPr>
                <w:rFonts w:ascii="CordiaUPC" w:hAnsi="CordiaUPC" w:cs="CordiaUPC"/>
                <w:sz w:val="26"/>
                <w:szCs w:val="26"/>
              </w:rPr>
            </w:pPr>
          </w:p>
        </w:tc>
        <w:tc>
          <w:tcPr>
            <w:tcW w:w="7371" w:type="dxa"/>
            <w:gridSpan w:val="7"/>
            <w:vMerge w:val="restart"/>
            <w:hideMark/>
          </w:tcPr>
          <w:p w14:paraId="6ED28718" w14:textId="77777777" w:rsidR="004004D3" w:rsidRPr="00551FA5" w:rsidRDefault="004004D3" w:rsidP="00003E23">
            <w:pPr>
              <w:pStyle w:val="acctmergecolhdg"/>
              <w:spacing w:line="240" w:lineRule="exact"/>
              <w:ind w:right="108"/>
              <w:rPr>
                <w:rFonts w:ascii="CordiaUPC" w:hAnsi="CordiaUPC" w:cs="CordiaUPC"/>
                <w:sz w:val="26"/>
                <w:szCs w:val="26"/>
                <w:lang w:val="en-US" w:bidi="th-TH"/>
              </w:rPr>
            </w:pPr>
            <w:r w:rsidRPr="00551FA5">
              <w:rPr>
                <w:rFonts w:ascii="CordiaUPC" w:hAnsi="CordiaUPC" w:cs="CordiaUPC" w:hint="cs"/>
                <w:color w:val="000000"/>
                <w:sz w:val="26"/>
                <w:szCs w:val="26"/>
                <w:lang w:val="en-US"/>
              </w:rPr>
              <w:t>Bank only</w:t>
            </w:r>
          </w:p>
          <w:p w14:paraId="1D9595E9" w14:textId="35BD07EF" w:rsidR="004004D3" w:rsidRPr="00551FA5" w:rsidRDefault="004004D3" w:rsidP="00003E23">
            <w:pPr>
              <w:pStyle w:val="acctmergecolhdg"/>
              <w:spacing w:line="240" w:lineRule="exact"/>
              <w:ind w:right="108"/>
              <w:rPr>
                <w:rFonts w:ascii="CordiaUPC" w:hAnsi="CordiaUPC" w:cs="CordiaUPC"/>
                <w:b w:val="0"/>
                <w:bCs/>
                <w:sz w:val="26"/>
                <w:szCs w:val="26"/>
                <w:lang w:val="en-US" w:bidi="th-TH"/>
              </w:rPr>
            </w:pPr>
            <w:r w:rsidRPr="00D10433">
              <w:rPr>
                <w:rFonts w:ascii="CordiaUPC" w:hAnsi="CordiaUPC" w:cs="CordiaUPC" w:hint="cs"/>
                <w:b w:val="0"/>
                <w:bCs/>
                <w:color w:val="000000"/>
                <w:sz w:val="26"/>
                <w:szCs w:val="26"/>
                <w:lang w:val="en-US" w:eastAsia="en-GB" w:bidi="th-TH"/>
              </w:rPr>
              <w:t>31 December</w:t>
            </w:r>
            <w:r w:rsidRPr="007E2BD3">
              <w:rPr>
                <w:rFonts w:ascii="CordiaUPC" w:hAnsi="CordiaUPC" w:cs="CordiaUPC" w:hint="cs"/>
                <w:b w:val="0"/>
                <w:bCs/>
                <w:color w:val="000000"/>
                <w:sz w:val="26"/>
                <w:szCs w:val="26"/>
                <w:lang w:val="en-US"/>
              </w:rPr>
              <w:t xml:space="preserve"> 2020</w:t>
            </w:r>
          </w:p>
        </w:tc>
      </w:tr>
      <w:tr w:rsidR="004004D3" w:rsidRPr="00551FA5" w14:paraId="3875C45E" w14:textId="77777777" w:rsidTr="00003E23">
        <w:trPr>
          <w:cantSplit/>
          <w:tblHeader/>
        </w:trPr>
        <w:tc>
          <w:tcPr>
            <w:tcW w:w="2244" w:type="dxa"/>
          </w:tcPr>
          <w:p w14:paraId="65FC239D" w14:textId="77777777" w:rsidR="004004D3" w:rsidRPr="00551FA5" w:rsidRDefault="004004D3" w:rsidP="00003E23">
            <w:pPr>
              <w:pStyle w:val="acctfourfigures"/>
              <w:tabs>
                <w:tab w:val="decimal" w:pos="191"/>
              </w:tabs>
              <w:spacing w:line="240" w:lineRule="exact"/>
              <w:ind w:right="108"/>
              <w:rPr>
                <w:rFonts w:ascii="CordiaUPC" w:hAnsi="CordiaUPC" w:cs="CordiaUPC"/>
                <w:sz w:val="26"/>
                <w:szCs w:val="26"/>
              </w:rPr>
            </w:pPr>
          </w:p>
        </w:tc>
        <w:tc>
          <w:tcPr>
            <w:tcW w:w="7371" w:type="dxa"/>
            <w:gridSpan w:val="7"/>
            <w:vMerge/>
            <w:vAlign w:val="center"/>
            <w:hideMark/>
          </w:tcPr>
          <w:p w14:paraId="14EF394C" w14:textId="77777777" w:rsidR="004004D3" w:rsidRPr="00551FA5" w:rsidRDefault="004004D3" w:rsidP="00003E23">
            <w:pPr>
              <w:spacing w:line="240" w:lineRule="exact"/>
              <w:rPr>
                <w:rFonts w:ascii="CordiaUPC" w:hAnsi="CordiaUPC" w:cs="CordiaUPC"/>
                <w:bCs/>
                <w:sz w:val="26"/>
                <w:szCs w:val="26"/>
              </w:rPr>
            </w:pPr>
          </w:p>
        </w:tc>
      </w:tr>
      <w:tr w:rsidR="004004D3" w:rsidRPr="00551FA5" w14:paraId="4739095B" w14:textId="77777777" w:rsidTr="00003E23">
        <w:trPr>
          <w:cantSplit/>
          <w:tblHeader/>
        </w:trPr>
        <w:tc>
          <w:tcPr>
            <w:tcW w:w="2244" w:type="dxa"/>
          </w:tcPr>
          <w:p w14:paraId="18FB26FD" w14:textId="77777777" w:rsidR="004004D3" w:rsidRPr="00551FA5" w:rsidRDefault="004004D3" w:rsidP="00003E23">
            <w:pPr>
              <w:pStyle w:val="acctfourfigures"/>
              <w:tabs>
                <w:tab w:val="decimal" w:pos="191"/>
              </w:tabs>
              <w:spacing w:line="240" w:lineRule="exact"/>
              <w:ind w:right="108"/>
              <w:rPr>
                <w:rFonts w:ascii="CordiaUPC" w:hAnsi="CordiaUPC" w:cs="CordiaUPC"/>
                <w:sz w:val="26"/>
                <w:szCs w:val="26"/>
              </w:rPr>
            </w:pPr>
          </w:p>
        </w:tc>
        <w:tc>
          <w:tcPr>
            <w:tcW w:w="1417" w:type="dxa"/>
            <w:hideMark/>
          </w:tcPr>
          <w:p w14:paraId="76136D68" w14:textId="77777777" w:rsidR="004004D3" w:rsidRPr="00551FA5" w:rsidRDefault="004004D3" w:rsidP="00003E23">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62592325" w14:textId="77777777" w:rsidR="004004D3" w:rsidRPr="00551FA5" w:rsidRDefault="004004D3" w:rsidP="00003E23">
            <w:pPr>
              <w:pStyle w:val="acctmergecolhdg"/>
              <w:spacing w:line="240" w:lineRule="exact"/>
              <w:ind w:right="108"/>
              <w:rPr>
                <w:rFonts w:ascii="CordiaUPC" w:hAnsi="CordiaUPC" w:cs="CordiaUPC"/>
                <w:b w:val="0"/>
                <w:bCs/>
                <w:sz w:val="26"/>
                <w:szCs w:val="26"/>
              </w:rPr>
            </w:pPr>
          </w:p>
        </w:tc>
        <w:tc>
          <w:tcPr>
            <w:tcW w:w="1948" w:type="dxa"/>
            <w:hideMark/>
          </w:tcPr>
          <w:p w14:paraId="10A61FBB" w14:textId="77777777" w:rsidR="004004D3" w:rsidRPr="00551FA5" w:rsidRDefault="004004D3" w:rsidP="00003E23">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c>
          <w:tcPr>
            <w:tcW w:w="178" w:type="dxa"/>
          </w:tcPr>
          <w:p w14:paraId="501C01E1" w14:textId="77777777" w:rsidR="004004D3" w:rsidRPr="00551FA5" w:rsidRDefault="004004D3" w:rsidP="00003E23">
            <w:pPr>
              <w:pStyle w:val="acctmergecolhdg"/>
              <w:spacing w:line="240" w:lineRule="exact"/>
              <w:ind w:right="108"/>
              <w:rPr>
                <w:rFonts w:ascii="CordiaUPC" w:hAnsi="CordiaUPC" w:cs="CordiaUPC"/>
                <w:b w:val="0"/>
                <w:bCs/>
                <w:sz w:val="26"/>
                <w:szCs w:val="26"/>
              </w:rPr>
            </w:pPr>
          </w:p>
        </w:tc>
        <w:tc>
          <w:tcPr>
            <w:tcW w:w="1382" w:type="dxa"/>
            <w:hideMark/>
          </w:tcPr>
          <w:p w14:paraId="5D80F060" w14:textId="77777777" w:rsidR="004004D3" w:rsidRPr="00551FA5" w:rsidRDefault="004004D3" w:rsidP="00003E23">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rPr>
              <w:t>Change (-) in assumption</w:t>
            </w:r>
          </w:p>
        </w:tc>
        <w:tc>
          <w:tcPr>
            <w:tcW w:w="178" w:type="dxa"/>
          </w:tcPr>
          <w:p w14:paraId="36927256" w14:textId="77777777" w:rsidR="004004D3" w:rsidRPr="00551FA5" w:rsidRDefault="004004D3" w:rsidP="00003E23">
            <w:pPr>
              <w:pStyle w:val="acctmergecolhdg"/>
              <w:spacing w:line="240" w:lineRule="exact"/>
              <w:ind w:right="108"/>
              <w:rPr>
                <w:rFonts w:ascii="CordiaUPC" w:hAnsi="CordiaUPC" w:cs="CordiaUPC"/>
                <w:b w:val="0"/>
                <w:bCs/>
                <w:sz w:val="26"/>
                <w:szCs w:val="26"/>
              </w:rPr>
            </w:pPr>
          </w:p>
        </w:tc>
        <w:tc>
          <w:tcPr>
            <w:tcW w:w="2090" w:type="dxa"/>
            <w:hideMark/>
          </w:tcPr>
          <w:p w14:paraId="2B391074" w14:textId="77777777" w:rsidR="004004D3" w:rsidRPr="00551FA5" w:rsidRDefault="004004D3" w:rsidP="00003E23">
            <w:pPr>
              <w:pStyle w:val="acctmergecolhdg"/>
              <w:spacing w:line="240" w:lineRule="exact"/>
              <w:ind w:right="108"/>
              <w:rPr>
                <w:rFonts w:ascii="CordiaUPC" w:hAnsi="CordiaUPC" w:cs="CordiaUPC"/>
                <w:b w:val="0"/>
                <w:bCs/>
                <w:sz w:val="26"/>
                <w:szCs w:val="26"/>
              </w:rPr>
            </w:pPr>
            <w:r w:rsidRPr="00551FA5">
              <w:rPr>
                <w:rFonts w:ascii="CordiaUPC" w:hAnsi="CordiaUPC" w:cs="CordiaUPC" w:hint="cs"/>
                <w:b w:val="0"/>
                <w:bCs/>
                <w:sz w:val="26"/>
                <w:szCs w:val="26"/>
                <w:lang w:val="en-US" w:bidi="th-TH"/>
              </w:rPr>
              <w:t>Post-employment benefit</w:t>
            </w:r>
            <w:r w:rsidRPr="00551FA5">
              <w:rPr>
                <w:rFonts w:ascii="CordiaUPC" w:hAnsi="CordiaUPC" w:cs="CordiaUPC" w:hint="cs"/>
                <w:b w:val="0"/>
                <w:bCs/>
                <w:i/>
                <w:iCs/>
                <w:sz w:val="26"/>
                <w:szCs w:val="26"/>
                <w:lang w:val="en-US" w:bidi="th-TH"/>
              </w:rPr>
              <w:t xml:space="preserve"> </w:t>
            </w:r>
            <w:r w:rsidRPr="00551FA5">
              <w:rPr>
                <w:rFonts w:ascii="CordiaUPC" w:hAnsi="CordiaUPC" w:cs="CordiaUPC" w:hint="cs"/>
                <w:b w:val="0"/>
                <w:bCs/>
                <w:sz w:val="26"/>
                <w:szCs w:val="26"/>
              </w:rPr>
              <w:t>obligations increase (decrease)</w:t>
            </w:r>
          </w:p>
        </w:tc>
      </w:tr>
      <w:tr w:rsidR="004004D3" w:rsidRPr="00551FA5" w14:paraId="537D70A4" w14:textId="77777777" w:rsidTr="00003E23">
        <w:trPr>
          <w:cantSplit/>
        </w:trPr>
        <w:tc>
          <w:tcPr>
            <w:tcW w:w="2244" w:type="dxa"/>
          </w:tcPr>
          <w:p w14:paraId="7228D261" w14:textId="77777777" w:rsidR="004004D3" w:rsidRPr="00551FA5" w:rsidRDefault="004004D3" w:rsidP="00003E23">
            <w:pPr>
              <w:spacing w:line="240" w:lineRule="exact"/>
              <w:ind w:right="108"/>
              <w:rPr>
                <w:rFonts w:ascii="CordiaUPC" w:hAnsi="CordiaUPC" w:cs="CordiaUPC"/>
                <w:sz w:val="26"/>
                <w:szCs w:val="26"/>
              </w:rPr>
            </w:pPr>
          </w:p>
        </w:tc>
        <w:tc>
          <w:tcPr>
            <w:tcW w:w="1417" w:type="dxa"/>
          </w:tcPr>
          <w:p w14:paraId="231BC9C7" w14:textId="77777777" w:rsidR="004004D3" w:rsidRPr="00551FA5" w:rsidRDefault="004004D3" w:rsidP="00003E23">
            <w:pPr>
              <w:pStyle w:val="acctfourfigures"/>
              <w:tabs>
                <w:tab w:val="decimal" w:pos="731"/>
              </w:tabs>
              <w:spacing w:line="240" w:lineRule="exact"/>
              <w:ind w:right="108"/>
              <w:rPr>
                <w:rFonts w:ascii="CordiaUPC" w:hAnsi="CordiaUPC" w:cs="CordiaUPC"/>
                <w:sz w:val="26"/>
                <w:szCs w:val="26"/>
              </w:rPr>
            </w:pPr>
          </w:p>
        </w:tc>
        <w:tc>
          <w:tcPr>
            <w:tcW w:w="178" w:type="dxa"/>
          </w:tcPr>
          <w:p w14:paraId="7C18988D" w14:textId="77777777" w:rsidR="004004D3" w:rsidRPr="00551FA5" w:rsidRDefault="004004D3" w:rsidP="00003E23">
            <w:pPr>
              <w:pStyle w:val="acctfourfigures"/>
              <w:spacing w:line="240" w:lineRule="exact"/>
              <w:ind w:right="108"/>
              <w:rPr>
                <w:rFonts w:ascii="CordiaUPC" w:hAnsi="CordiaUPC" w:cs="CordiaUPC"/>
                <w:sz w:val="26"/>
                <w:szCs w:val="26"/>
              </w:rPr>
            </w:pPr>
          </w:p>
        </w:tc>
        <w:tc>
          <w:tcPr>
            <w:tcW w:w="1948" w:type="dxa"/>
            <w:hideMark/>
          </w:tcPr>
          <w:p w14:paraId="56A16171" w14:textId="77777777" w:rsidR="004004D3" w:rsidRPr="00551FA5" w:rsidRDefault="004004D3" w:rsidP="00003E23">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c>
          <w:tcPr>
            <w:tcW w:w="178" w:type="dxa"/>
          </w:tcPr>
          <w:p w14:paraId="08240E96" w14:textId="77777777" w:rsidR="004004D3" w:rsidRPr="00551FA5" w:rsidRDefault="004004D3" w:rsidP="00003E23">
            <w:pPr>
              <w:pStyle w:val="acctfourfigures"/>
              <w:spacing w:line="240" w:lineRule="exact"/>
              <w:ind w:right="108"/>
              <w:rPr>
                <w:rFonts w:ascii="CordiaUPC" w:hAnsi="CordiaUPC" w:cs="CordiaUPC"/>
                <w:sz w:val="26"/>
                <w:szCs w:val="26"/>
              </w:rPr>
            </w:pPr>
          </w:p>
        </w:tc>
        <w:tc>
          <w:tcPr>
            <w:tcW w:w="1382" w:type="dxa"/>
          </w:tcPr>
          <w:p w14:paraId="6A503E7F" w14:textId="77777777" w:rsidR="004004D3" w:rsidRPr="00551FA5" w:rsidRDefault="004004D3" w:rsidP="00003E23">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237A7C35" w14:textId="77777777" w:rsidR="004004D3" w:rsidRPr="00551FA5" w:rsidRDefault="004004D3" w:rsidP="00003E23">
            <w:pPr>
              <w:pStyle w:val="acctfourfigures"/>
              <w:tabs>
                <w:tab w:val="decimal" w:pos="731"/>
              </w:tabs>
              <w:spacing w:line="240" w:lineRule="exact"/>
              <w:ind w:right="108"/>
              <w:jc w:val="center"/>
              <w:rPr>
                <w:rFonts w:ascii="CordiaUPC" w:hAnsi="CordiaUPC" w:cs="CordiaUPC"/>
                <w:sz w:val="26"/>
                <w:szCs w:val="26"/>
              </w:rPr>
            </w:pPr>
          </w:p>
        </w:tc>
        <w:tc>
          <w:tcPr>
            <w:tcW w:w="2090" w:type="dxa"/>
            <w:hideMark/>
          </w:tcPr>
          <w:p w14:paraId="2CFBD093" w14:textId="77777777" w:rsidR="004004D3" w:rsidRPr="00551FA5" w:rsidRDefault="004004D3" w:rsidP="00003E23">
            <w:pPr>
              <w:pStyle w:val="acctfourfigures"/>
              <w:tabs>
                <w:tab w:val="decimal" w:pos="731"/>
              </w:tabs>
              <w:spacing w:line="240" w:lineRule="exact"/>
              <w:ind w:right="108"/>
              <w:jc w:val="center"/>
              <w:rPr>
                <w:rFonts w:ascii="CordiaUPC" w:hAnsi="CordiaUPC" w:cs="CordiaUPC"/>
                <w:sz w:val="26"/>
                <w:szCs w:val="26"/>
              </w:rPr>
            </w:pPr>
            <w:r w:rsidRPr="00551FA5">
              <w:rPr>
                <w:rFonts w:ascii="CordiaUPC" w:hAnsi="CordiaUPC" w:cs="CordiaUPC" w:hint="cs"/>
                <w:i/>
                <w:iCs/>
                <w:sz w:val="26"/>
                <w:szCs w:val="26"/>
              </w:rPr>
              <w:t>(in million Baht)</w:t>
            </w:r>
          </w:p>
        </w:tc>
      </w:tr>
      <w:tr w:rsidR="004004D3" w:rsidRPr="00551FA5" w14:paraId="68E70C25" w14:textId="77777777" w:rsidTr="00003E23">
        <w:trPr>
          <w:cantSplit/>
        </w:trPr>
        <w:tc>
          <w:tcPr>
            <w:tcW w:w="2244" w:type="dxa"/>
            <w:hideMark/>
          </w:tcPr>
          <w:p w14:paraId="0E572A3C" w14:textId="77777777" w:rsidR="004004D3" w:rsidRPr="00551FA5" w:rsidRDefault="004004D3" w:rsidP="00003E23">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Discount rate </w:t>
            </w:r>
          </w:p>
        </w:tc>
        <w:tc>
          <w:tcPr>
            <w:tcW w:w="1417" w:type="dxa"/>
            <w:shd w:val="clear" w:color="auto" w:fill="auto"/>
          </w:tcPr>
          <w:p w14:paraId="40FBED6E"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1BD06031"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2406F95D" w14:textId="77777777" w:rsidR="004004D3" w:rsidRPr="00551FA5" w:rsidRDefault="004004D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(214)</w:t>
            </w:r>
          </w:p>
        </w:tc>
        <w:tc>
          <w:tcPr>
            <w:tcW w:w="178" w:type="dxa"/>
            <w:shd w:val="clear" w:color="auto" w:fill="auto"/>
          </w:tcPr>
          <w:p w14:paraId="3A993C27"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3A57611"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1DAF321C"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5221E08" w14:textId="77777777" w:rsidR="004004D3" w:rsidRPr="00551FA5" w:rsidRDefault="004004D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246</w:t>
            </w:r>
          </w:p>
        </w:tc>
      </w:tr>
      <w:tr w:rsidR="004004D3" w:rsidRPr="00551FA5" w14:paraId="4871AF45" w14:textId="77777777" w:rsidTr="00003E23">
        <w:trPr>
          <w:cantSplit/>
        </w:trPr>
        <w:tc>
          <w:tcPr>
            <w:tcW w:w="2244" w:type="dxa"/>
            <w:hideMark/>
          </w:tcPr>
          <w:p w14:paraId="02C9CF39" w14:textId="77777777" w:rsidR="004004D3" w:rsidRPr="00551FA5" w:rsidRDefault="004004D3" w:rsidP="00003E23">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salary growth </w:t>
            </w:r>
          </w:p>
        </w:tc>
        <w:tc>
          <w:tcPr>
            <w:tcW w:w="1417" w:type="dxa"/>
            <w:shd w:val="clear" w:color="auto" w:fill="auto"/>
          </w:tcPr>
          <w:p w14:paraId="131F60C7"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35D06612"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6E89EBA" w14:textId="77777777" w:rsidR="004004D3" w:rsidRPr="00551FA5" w:rsidRDefault="004004D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234</w:t>
            </w:r>
          </w:p>
        </w:tc>
        <w:tc>
          <w:tcPr>
            <w:tcW w:w="178" w:type="dxa"/>
            <w:shd w:val="clear" w:color="auto" w:fill="auto"/>
          </w:tcPr>
          <w:p w14:paraId="751E0568"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1BC25DB2"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0A913355"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7F6B0A28" w14:textId="77777777" w:rsidR="004004D3" w:rsidRPr="00551FA5" w:rsidRDefault="004004D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(209)</w:t>
            </w:r>
          </w:p>
        </w:tc>
      </w:tr>
      <w:tr w:rsidR="004004D3" w:rsidRPr="00551FA5" w14:paraId="1B0E2A60" w14:textId="77777777" w:rsidTr="00003E23">
        <w:trPr>
          <w:cantSplit/>
        </w:trPr>
        <w:tc>
          <w:tcPr>
            <w:tcW w:w="2244" w:type="dxa"/>
          </w:tcPr>
          <w:p w14:paraId="4C5DC4F4" w14:textId="77777777" w:rsidR="004004D3" w:rsidRPr="00551FA5" w:rsidRDefault="004004D3" w:rsidP="00003E23">
            <w:pPr>
              <w:spacing w:line="240" w:lineRule="exact"/>
              <w:ind w:right="108"/>
              <w:rPr>
                <w:rFonts w:ascii="CordiaUPC" w:hAnsi="CordiaUPC" w:cs="CordiaUPC"/>
                <w:sz w:val="26"/>
                <w:szCs w:val="26"/>
              </w:rPr>
            </w:pPr>
            <w:r w:rsidRPr="00551FA5">
              <w:rPr>
                <w:rFonts w:ascii="CordiaUPC" w:hAnsi="CordiaUPC" w:cs="CordiaUPC" w:hint="cs"/>
                <w:sz w:val="26"/>
                <w:szCs w:val="26"/>
              </w:rPr>
              <w:t>Turnover rate</w:t>
            </w:r>
          </w:p>
        </w:tc>
        <w:tc>
          <w:tcPr>
            <w:tcW w:w="1417" w:type="dxa"/>
            <w:shd w:val="clear" w:color="auto" w:fill="auto"/>
          </w:tcPr>
          <w:p w14:paraId="4459AB25"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3F077080"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1B73B1F9" w14:textId="77777777" w:rsidR="004004D3" w:rsidRPr="00551FA5" w:rsidRDefault="004004D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(225)</w:t>
            </w:r>
          </w:p>
        </w:tc>
        <w:tc>
          <w:tcPr>
            <w:tcW w:w="178" w:type="dxa"/>
            <w:shd w:val="clear" w:color="auto" w:fill="auto"/>
          </w:tcPr>
          <w:p w14:paraId="407F5E45"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71505B79"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r w:rsidRPr="00551FA5">
              <w:rPr>
                <w:rFonts w:ascii="CordiaUPC" w:hAnsi="CordiaUPC" w:cs="CordiaUPC" w:hint="cs"/>
                <w:sz w:val="26"/>
                <w:szCs w:val="26"/>
              </w:rPr>
              <w:t>-1%</w:t>
            </w:r>
          </w:p>
        </w:tc>
        <w:tc>
          <w:tcPr>
            <w:tcW w:w="178" w:type="dxa"/>
            <w:shd w:val="clear" w:color="auto" w:fill="auto"/>
          </w:tcPr>
          <w:p w14:paraId="32D22C11"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43F14C6F" w14:textId="77777777" w:rsidR="004004D3" w:rsidRPr="00551FA5" w:rsidRDefault="004004D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145</w:t>
            </w:r>
          </w:p>
        </w:tc>
      </w:tr>
      <w:tr w:rsidR="004004D3" w:rsidRPr="00551FA5" w14:paraId="422C6EFD" w14:textId="77777777" w:rsidTr="00003E23">
        <w:trPr>
          <w:cantSplit/>
        </w:trPr>
        <w:tc>
          <w:tcPr>
            <w:tcW w:w="2244" w:type="dxa"/>
            <w:hideMark/>
          </w:tcPr>
          <w:p w14:paraId="097C5582" w14:textId="77777777" w:rsidR="004004D3" w:rsidRPr="00551FA5" w:rsidRDefault="004004D3" w:rsidP="00003E23">
            <w:pPr>
              <w:spacing w:line="240" w:lineRule="exact"/>
              <w:ind w:right="108"/>
              <w:rPr>
                <w:rFonts w:ascii="CordiaUPC" w:hAnsi="CordiaUPC" w:cs="CordiaUPC"/>
                <w:sz w:val="26"/>
                <w:szCs w:val="26"/>
              </w:rPr>
            </w:pPr>
            <w:r w:rsidRPr="00551FA5">
              <w:rPr>
                <w:rFonts w:ascii="CordiaUPC" w:hAnsi="CordiaUPC" w:cs="CordiaUPC" w:hint="cs"/>
                <w:sz w:val="26"/>
                <w:szCs w:val="26"/>
              </w:rPr>
              <w:t xml:space="preserve">Future mortality </w:t>
            </w:r>
          </w:p>
        </w:tc>
        <w:tc>
          <w:tcPr>
            <w:tcW w:w="1417" w:type="dxa"/>
            <w:shd w:val="clear" w:color="auto" w:fill="auto"/>
          </w:tcPr>
          <w:p w14:paraId="01E90B49"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 xml:space="preserve">+1 </w:t>
            </w:r>
            <w:r w:rsidRPr="00551FA5">
              <w:rPr>
                <w:rFonts w:ascii="CordiaUPC" w:hAnsi="CordiaUPC" w:cs="CordiaUPC" w:hint="cs"/>
                <w:sz w:val="26"/>
                <w:szCs w:val="26"/>
              </w:rPr>
              <w:t>year</w:t>
            </w:r>
          </w:p>
        </w:tc>
        <w:tc>
          <w:tcPr>
            <w:tcW w:w="178" w:type="dxa"/>
            <w:shd w:val="clear" w:color="auto" w:fill="auto"/>
          </w:tcPr>
          <w:p w14:paraId="6462A5B1"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948" w:type="dxa"/>
            <w:shd w:val="clear" w:color="auto" w:fill="auto"/>
          </w:tcPr>
          <w:p w14:paraId="377B5DA8" w14:textId="77777777" w:rsidR="004004D3" w:rsidRPr="00551FA5" w:rsidRDefault="004004D3" w:rsidP="00003E23">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12</w:t>
            </w:r>
          </w:p>
        </w:tc>
        <w:tc>
          <w:tcPr>
            <w:tcW w:w="178" w:type="dxa"/>
            <w:shd w:val="clear" w:color="auto" w:fill="auto"/>
          </w:tcPr>
          <w:p w14:paraId="12C4C529"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1382" w:type="dxa"/>
            <w:shd w:val="clear" w:color="auto" w:fill="auto"/>
          </w:tcPr>
          <w:p w14:paraId="21CC622E"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cs/>
              </w:rPr>
            </w:pPr>
            <w:r w:rsidRPr="00551FA5">
              <w:rPr>
                <w:rFonts w:ascii="CordiaUPC" w:hAnsi="CordiaUPC" w:cs="CordiaUPC" w:hint="cs"/>
                <w:sz w:val="26"/>
                <w:szCs w:val="26"/>
                <w:cs/>
              </w:rPr>
              <w:t>-</w:t>
            </w:r>
            <w:r w:rsidRPr="00551FA5">
              <w:rPr>
                <w:rFonts w:ascii="CordiaUPC" w:hAnsi="CordiaUPC" w:cs="CordiaUPC" w:hint="cs"/>
                <w:sz w:val="26"/>
                <w:szCs w:val="26"/>
              </w:rPr>
              <w:t>1</w:t>
            </w:r>
            <w:r w:rsidRPr="00551FA5">
              <w:rPr>
                <w:rFonts w:ascii="CordiaUPC" w:hAnsi="CordiaUPC" w:cs="CordiaUPC" w:hint="cs"/>
                <w:sz w:val="26"/>
                <w:szCs w:val="26"/>
                <w:cs/>
              </w:rPr>
              <w:t xml:space="preserve"> </w:t>
            </w:r>
            <w:r w:rsidRPr="00551FA5">
              <w:rPr>
                <w:rFonts w:ascii="CordiaUPC" w:hAnsi="CordiaUPC" w:cs="CordiaUPC" w:hint="cs"/>
                <w:sz w:val="26"/>
                <w:szCs w:val="26"/>
              </w:rPr>
              <w:t>year</w:t>
            </w:r>
          </w:p>
        </w:tc>
        <w:tc>
          <w:tcPr>
            <w:tcW w:w="178" w:type="dxa"/>
            <w:shd w:val="clear" w:color="auto" w:fill="auto"/>
          </w:tcPr>
          <w:p w14:paraId="38DF3F99" w14:textId="77777777" w:rsidR="004004D3" w:rsidRPr="00551FA5" w:rsidRDefault="004004D3" w:rsidP="00003E23">
            <w:pPr>
              <w:pStyle w:val="acctfourfigures"/>
              <w:tabs>
                <w:tab w:val="clear" w:pos="765"/>
                <w:tab w:val="decimal" w:pos="647"/>
              </w:tabs>
              <w:spacing w:line="240" w:lineRule="exact"/>
              <w:ind w:right="-18"/>
              <w:rPr>
                <w:rFonts w:ascii="CordiaUPC" w:hAnsi="CordiaUPC" w:cs="CordiaUPC"/>
                <w:sz w:val="26"/>
                <w:szCs w:val="26"/>
              </w:rPr>
            </w:pPr>
          </w:p>
        </w:tc>
        <w:tc>
          <w:tcPr>
            <w:tcW w:w="2090" w:type="dxa"/>
            <w:shd w:val="clear" w:color="auto" w:fill="auto"/>
          </w:tcPr>
          <w:p w14:paraId="6797B5F5" w14:textId="77777777" w:rsidR="004004D3" w:rsidRPr="00551FA5" w:rsidRDefault="004004D3" w:rsidP="00003E23">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(12)</w:t>
            </w:r>
          </w:p>
        </w:tc>
      </w:tr>
    </w:tbl>
    <w:p w14:paraId="3DAACAD5" w14:textId="77777777" w:rsidR="004004D3" w:rsidRPr="00551FA5" w:rsidRDefault="004004D3" w:rsidP="004004D3">
      <w:pPr>
        <w:tabs>
          <w:tab w:val="left" w:pos="900"/>
        </w:tabs>
        <w:spacing w:line="240" w:lineRule="exact"/>
        <w:ind w:left="547"/>
        <w:jc w:val="thaiDistribute"/>
        <w:rPr>
          <w:rFonts w:ascii="CordiaUPC" w:eastAsia="Calibri" w:hAnsi="CordiaUPC" w:cs="CordiaUPC"/>
          <w:sz w:val="26"/>
          <w:szCs w:val="26"/>
          <w:lang w:val="en-US" w:bidi="th-TH"/>
        </w:rPr>
      </w:pPr>
    </w:p>
    <w:p w14:paraId="0FC3B710" w14:textId="77777777" w:rsidR="00223000" w:rsidRPr="00551FA5" w:rsidRDefault="00223000" w:rsidP="00551FA5">
      <w:pPr>
        <w:tabs>
          <w:tab w:val="left" w:pos="900"/>
        </w:tabs>
        <w:spacing w:line="240" w:lineRule="exact"/>
        <w:ind w:left="540"/>
        <w:jc w:val="thaiDistribute"/>
        <w:rPr>
          <w:rFonts w:ascii="CordiaUPC" w:eastAsia="Calibri" w:hAnsi="CordiaUPC" w:cs="CordiaUPC"/>
          <w:sz w:val="26"/>
          <w:szCs w:val="26"/>
          <w:lang w:val="en-US" w:bidi="th-TH"/>
        </w:rPr>
      </w:pPr>
      <w:r w:rsidRPr="00551FA5">
        <w:rPr>
          <w:rFonts w:ascii="CordiaUPC" w:eastAsia="Calibri" w:hAnsi="CordiaUPC" w:cs="CordiaUPC" w:hint="cs"/>
          <w:sz w:val="26"/>
          <w:szCs w:val="26"/>
          <w:lang w:val="en-US" w:bidi="th-TH"/>
        </w:rPr>
        <w:t>Although the analysis does not take account of the full distribution of cash flows expected under the plan, it does provide an approximation of the sensitivity of the assumptions shown.</w:t>
      </w:r>
    </w:p>
    <w:p w14:paraId="62529CFA" w14:textId="77777777" w:rsidR="00A11CAD" w:rsidRPr="00551FA5" w:rsidRDefault="00A11CAD" w:rsidP="00551FA5">
      <w:pPr>
        <w:spacing w:line="240" w:lineRule="exact"/>
        <w:ind w:left="547" w:hanging="547"/>
        <w:rPr>
          <w:rFonts w:ascii="CordiaUPC" w:hAnsi="CordiaUPC" w:cs="CordiaUPC"/>
          <w:b/>
          <w:bCs/>
          <w:sz w:val="26"/>
          <w:szCs w:val="26"/>
          <w:lang w:val="en-US" w:bidi="th-TH"/>
        </w:rPr>
      </w:pPr>
    </w:p>
    <w:p w14:paraId="165D1D8E" w14:textId="1012B59B" w:rsidR="000C4B48" w:rsidRPr="00551FA5" w:rsidRDefault="000959D7" w:rsidP="00551FA5">
      <w:pPr>
        <w:spacing w:line="240" w:lineRule="exact"/>
        <w:ind w:left="540" w:hanging="540"/>
        <w:rPr>
          <w:rFonts w:ascii="CordiaUPC" w:hAnsi="CordiaUPC" w:cs="CordiaUPC"/>
          <w:b/>
          <w:bCs/>
          <w:sz w:val="28"/>
          <w:szCs w:val="28"/>
        </w:rPr>
      </w:pPr>
      <w:r w:rsidRPr="00551FA5">
        <w:rPr>
          <w:rFonts w:ascii="CordiaUPC" w:hAnsi="CordiaUPC" w:cs="CordiaUPC" w:hint="cs"/>
          <w:b/>
          <w:bCs/>
          <w:sz w:val="28"/>
          <w:szCs w:val="28"/>
          <w:lang w:bidi="th-TH"/>
        </w:rPr>
        <w:t>2</w:t>
      </w:r>
      <w:r w:rsidR="009431BA">
        <w:rPr>
          <w:rFonts w:ascii="CordiaUPC" w:hAnsi="CordiaUPC" w:cs="CordiaUPC"/>
          <w:b/>
          <w:bCs/>
          <w:sz w:val="28"/>
          <w:szCs w:val="28"/>
          <w:lang w:bidi="th-TH"/>
        </w:rPr>
        <w:t>5</w:t>
      </w:r>
      <w:r w:rsidR="00A32864" w:rsidRPr="00551FA5">
        <w:rPr>
          <w:rFonts w:ascii="CordiaUPC" w:hAnsi="CordiaUPC" w:cs="CordiaUPC" w:hint="cs"/>
          <w:b/>
          <w:bCs/>
          <w:sz w:val="28"/>
          <w:szCs w:val="28"/>
          <w:lang w:bidi="th-TH"/>
        </w:rPr>
        <w:tab/>
      </w:r>
      <w:r w:rsidR="004C2702" w:rsidRPr="00551FA5">
        <w:rPr>
          <w:rFonts w:ascii="CordiaUPC" w:hAnsi="CordiaUPC" w:cs="CordiaUPC" w:hint="cs"/>
          <w:b/>
          <w:bCs/>
          <w:sz w:val="28"/>
          <w:szCs w:val="28"/>
        </w:rPr>
        <w:t>Provision</w:t>
      </w:r>
      <w:r w:rsidR="003C3B6B" w:rsidRPr="00551FA5">
        <w:rPr>
          <w:rFonts w:ascii="CordiaUPC" w:hAnsi="CordiaUPC" w:cs="CordiaUPC" w:hint="cs"/>
          <w:b/>
          <w:bCs/>
          <w:sz w:val="28"/>
          <w:szCs w:val="28"/>
        </w:rPr>
        <w:t>s</w:t>
      </w:r>
      <w:r w:rsidR="000C4B48" w:rsidRPr="00551FA5">
        <w:rPr>
          <w:rFonts w:ascii="CordiaUPC" w:hAnsi="CordiaUPC" w:cs="CordiaUPC" w:hint="cs"/>
          <w:b/>
          <w:bCs/>
          <w:sz w:val="28"/>
          <w:szCs w:val="28"/>
        </w:rPr>
        <w:t xml:space="preserve"> for other liabilities</w:t>
      </w:r>
    </w:p>
    <w:p w14:paraId="0D43984C" w14:textId="77777777" w:rsidR="00936A4A" w:rsidRPr="00551FA5" w:rsidRDefault="00936A4A" w:rsidP="00551FA5">
      <w:pPr>
        <w:spacing w:line="240" w:lineRule="exact"/>
        <w:ind w:left="540"/>
        <w:jc w:val="both"/>
        <w:rPr>
          <w:rFonts w:ascii="CordiaUPC" w:hAnsi="CordiaUPC" w:cs="CordiaUPC"/>
          <w:sz w:val="26"/>
          <w:szCs w:val="26"/>
        </w:rPr>
      </w:pPr>
    </w:p>
    <w:p w14:paraId="75364890" w14:textId="769F40C3" w:rsidR="00936A4A" w:rsidRPr="00551FA5" w:rsidRDefault="00936A4A" w:rsidP="00551FA5">
      <w:pPr>
        <w:spacing w:line="240" w:lineRule="exact"/>
        <w:ind w:left="540"/>
        <w:jc w:val="both"/>
        <w:rPr>
          <w:rFonts w:ascii="CordiaUPC" w:hAnsi="CordiaUPC" w:cs="CordiaUPC"/>
          <w:sz w:val="26"/>
          <w:szCs w:val="26"/>
        </w:rPr>
      </w:pPr>
      <w:r w:rsidRPr="00551FA5">
        <w:rPr>
          <w:rFonts w:ascii="CordiaUPC" w:hAnsi="CordiaUPC" w:cs="CordiaUPC" w:hint="cs"/>
          <w:sz w:val="26"/>
          <w:szCs w:val="26"/>
        </w:rPr>
        <w:t xml:space="preserve">The movement in provision for other liabilities during the </w:t>
      </w:r>
      <w:r w:rsidR="00CC6ED8" w:rsidRPr="00551FA5">
        <w:rPr>
          <w:rFonts w:ascii="CordiaUPC" w:hAnsi="CordiaUPC" w:cs="CordiaUPC" w:hint="cs"/>
          <w:sz w:val="26"/>
          <w:szCs w:val="26"/>
        </w:rPr>
        <w:t>year</w:t>
      </w:r>
      <w:r w:rsidRPr="00551FA5">
        <w:rPr>
          <w:rFonts w:ascii="CordiaUPC" w:hAnsi="CordiaUPC" w:cs="CordiaUPC" w:hint="cs"/>
          <w:sz w:val="26"/>
          <w:szCs w:val="26"/>
        </w:rPr>
        <w:t xml:space="preserve"> w</w:t>
      </w:r>
      <w:r w:rsidR="00F42079" w:rsidRPr="00551FA5">
        <w:rPr>
          <w:rFonts w:ascii="CordiaUPC" w:hAnsi="CordiaUPC" w:cs="CordiaUPC" w:hint="cs"/>
          <w:sz w:val="26"/>
          <w:szCs w:val="26"/>
        </w:rPr>
        <w:t>as</w:t>
      </w:r>
      <w:r w:rsidRPr="00551FA5">
        <w:rPr>
          <w:rFonts w:ascii="CordiaUPC" w:hAnsi="CordiaUPC" w:cs="CordiaUPC" w:hint="cs"/>
          <w:sz w:val="26"/>
          <w:szCs w:val="26"/>
        </w:rPr>
        <w:t xml:space="preserve"> as follows:</w:t>
      </w:r>
    </w:p>
    <w:p w14:paraId="3E8ABBEA" w14:textId="77777777" w:rsidR="00D51A18" w:rsidRPr="00551FA5" w:rsidRDefault="00D51A18" w:rsidP="00551FA5">
      <w:pPr>
        <w:spacing w:line="240" w:lineRule="exact"/>
        <w:rPr>
          <w:rFonts w:ascii="CordiaUPC" w:hAnsi="CordiaUPC" w:cs="CordiaUPC"/>
          <w:sz w:val="26"/>
          <w:szCs w:val="26"/>
          <w:lang w:bidi="th-TH"/>
        </w:rPr>
      </w:pPr>
      <w:bookmarkStart w:id="32" w:name="_Hlk504639912"/>
    </w:p>
    <w:tbl>
      <w:tblPr>
        <w:tblW w:w="9318" w:type="dxa"/>
        <w:tblInd w:w="459" w:type="dxa"/>
        <w:tblLayout w:type="fixed"/>
        <w:tblLook w:val="01E0" w:firstRow="1" w:lastRow="1" w:firstColumn="1" w:lastColumn="1" w:noHBand="0" w:noVBand="0"/>
      </w:tblPr>
      <w:tblGrid>
        <w:gridCol w:w="3141"/>
        <w:gridCol w:w="1440"/>
        <w:gridCol w:w="1170"/>
        <w:gridCol w:w="1350"/>
        <w:gridCol w:w="1119"/>
        <w:gridCol w:w="1098"/>
      </w:tblGrid>
      <w:tr w:rsidR="00CD0D0C" w:rsidRPr="004E7F04" w14:paraId="7733E82B" w14:textId="77777777" w:rsidTr="006E1B29">
        <w:trPr>
          <w:trHeight w:val="137"/>
        </w:trPr>
        <w:tc>
          <w:tcPr>
            <w:tcW w:w="3141" w:type="dxa"/>
            <w:vAlign w:val="bottom"/>
          </w:tcPr>
          <w:p w14:paraId="1422A6E9" w14:textId="77777777" w:rsidR="00CD0D0C" w:rsidRPr="004E7F04" w:rsidRDefault="00CD0D0C" w:rsidP="00551FA5">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759BDB2B" w14:textId="612B42DA" w:rsidR="00CD0D0C" w:rsidRPr="004E7F04" w:rsidRDefault="00CD0D0C" w:rsidP="00551FA5">
            <w:pPr>
              <w:tabs>
                <w:tab w:val="decimal" w:pos="850"/>
              </w:tabs>
              <w:spacing w:line="240" w:lineRule="exact"/>
              <w:jc w:val="center"/>
              <w:rPr>
                <w:rFonts w:ascii="CordiaUPC" w:hAnsi="CordiaUPC" w:cs="CordiaUPC"/>
                <w:color w:val="000000"/>
                <w:sz w:val="26"/>
                <w:szCs w:val="26"/>
              </w:rPr>
            </w:pPr>
            <w:r w:rsidRPr="004E7F04">
              <w:rPr>
                <w:rFonts w:ascii="CordiaUPC" w:hAnsi="CordiaUPC" w:cs="CordiaUPC" w:hint="cs"/>
                <w:b/>
                <w:bCs/>
                <w:snapToGrid w:val="0"/>
                <w:sz w:val="26"/>
                <w:szCs w:val="26"/>
                <w:lang w:val="en-US" w:eastAsia="th-TH" w:bidi="th-TH"/>
              </w:rPr>
              <w:t>Consolidated</w:t>
            </w:r>
          </w:p>
        </w:tc>
      </w:tr>
      <w:tr w:rsidR="00CD0D0C" w:rsidRPr="004E7F04" w14:paraId="63CE2551" w14:textId="77777777" w:rsidTr="006E1B29">
        <w:trPr>
          <w:trHeight w:val="137"/>
        </w:trPr>
        <w:tc>
          <w:tcPr>
            <w:tcW w:w="3141" w:type="dxa"/>
          </w:tcPr>
          <w:p w14:paraId="3C80BBC1"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31AFAE36"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3BBB11F4"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12AC8A4C" w14:textId="046D11DC"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Allowance</w:t>
            </w:r>
          </w:p>
        </w:tc>
        <w:tc>
          <w:tcPr>
            <w:tcW w:w="1119" w:type="dxa"/>
          </w:tcPr>
          <w:p w14:paraId="0042321F"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06897EB2"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6F29930" w14:textId="77777777" w:rsidTr="006E1B29">
        <w:trPr>
          <w:trHeight w:val="137"/>
        </w:trPr>
        <w:tc>
          <w:tcPr>
            <w:tcW w:w="3141" w:type="dxa"/>
          </w:tcPr>
          <w:p w14:paraId="1D26E8C5"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78BC8D07"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747B3FF9"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7522C2B" w14:textId="43A1A3C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for expected</w:t>
            </w:r>
          </w:p>
        </w:tc>
        <w:tc>
          <w:tcPr>
            <w:tcW w:w="1119" w:type="dxa"/>
          </w:tcPr>
          <w:p w14:paraId="47E65B84"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6B51A9F9"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F80FF50" w14:textId="77777777" w:rsidTr="006E1B29">
        <w:trPr>
          <w:trHeight w:val="137"/>
        </w:trPr>
        <w:tc>
          <w:tcPr>
            <w:tcW w:w="3141" w:type="dxa"/>
          </w:tcPr>
          <w:p w14:paraId="023CA77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BF0FF1B"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 from</w:t>
            </w:r>
          </w:p>
        </w:tc>
        <w:tc>
          <w:tcPr>
            <w:tcW w:w="1170" w:type="dxa"/>
          </w:tcPr>
          <w:p w14:paraId="61577ED1"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208A690" w14:textId="216875C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loss of credit</w:t>
            </w:r>
          </w:p>
        </w:tc>
        <w:tc>
          <w:tcPr>
            <w:tcW w:w="1119" w:type="dxa"/>
          </w:tcPr>
          <w:p w14:paraId="14D629C2" w14:textId="034FDDA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400C3604" w14:textId="6F18D629"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3C028AE" w14:textId="77777777" w:rsidTr="006E1B29">
        <w:trPr>
          <w:trHeight w:val="137"/>
        </w:trPr>
        <w:tc>
          <w:tcPr>
            <w:tcW w:w="3141" w:type="dxa"/>
          </w:tcPr>
          <w:p w14:paraId="02CF5AF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7E13A00"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letters of</w:t>
            </w:r>
          </w:p>
        </w:tc>
        <w:tc>
          <w:tcPr>
            <w:tcW w:w="1170" w:type="dxa"/>
          </w:tcPr>
          <w:p w14:paraId="76BEC85F"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63FCA6FC" w14:textId="3F7C024E"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w:t>
            </w:r>
            <w:r w:rsidR="0044778A" w:rsidRPr="004E7F04">
              <w:rPr>
                <w:rFonts w:ascii="CordiaUPC" w:hAnsi="CordiaUPC" w:cs="CordiaUPC" w:hint="cs"/>
                <w:snapToGrid w:val="0"/>
                <w:sz w:val="26"/>
                <w:szCs w:val="26"/>
                <w:lang w:val="en-US" w:eastAsia="th-TH" w:bidi="th-TH"/>
              </w:rPr>
              <w:t>s</w:t>
            </w:r>
          </w:p>
        </w:tc>
        <w:tc>
          <w:tcPr>
            <w:tcW w:w="1119" w:type="dxa"/>
          </w:tcPr>
          <w:p w14:paraId="486E8002" w14:textId="2CFD1EEC"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56F22D49" w14:textId="00B6A23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FD7EE5A" w14:textId="77777777" w:rsidTr="006E1B29">
        <w:trPr>
          <w:trHeight w:val="137"/>
        </w:trPr>
        <w:tc>
          <w:tcPr>
            <w:tcW w:w="3141" w:type="dxa"/>
          </w:tcPr>
          <w:p w14:paraId="1DE568EA"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04F69A59"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 issued,</w:t>
            </w:r>
          </w:p>
        </w:tc>
        <w:tc>
          <w:tcPr>
            <w:tcW w:w="1170" w:type="dxa"/>
          </w:tcPr>
          <w:p w14:paraId="2E86EC02"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6411CB9B" w14:textId="402B17B4"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and financial</w:t>
            </w:r>
          </w:p>
        </w:tc>
        <w:tc>
          <w:tcPr>
            <w:tcW w:w="1119" w:type="dxa"/>
          </w:tcPr>
          <w:p w14:paraId="17DE8733" w14:textId="36E74B42"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38765CEE" w14:textId="50FAB39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4EFE5DA7" w14:textId="77777777" w:rsidTr="006E1B29">
        <w:trPr>
          <w:trHeight w:val="137"/>
        </w:trPr>
        <w:tc>
          <w:tcPr>
            <w:tcW w:w="3141" w:type="dxa"/>
          </w:tcPr>
          <w:p w14:paraId="09DFCF03"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6A15512C"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roofErr w:type="spellStart"/>
            <w:r w:rsidRPr="004E7F04">
              <w:rPr>
                <w:rFonts w:ascii="CordiaUPC" w:hAnsi="CordiaUPC" w:cs="CordiaUPC" w:hint="cs"/>
                <w:snapToGrid w:val="0"/>
                <w:sz w:val="26"/>
                <w:szCs w:val="26"/>
                <w:lang w:val="en-US" w:eastAsia="th-TH" w:bidi="th-TH"/>
              </w:rPr>
              <w:t>avals</w:t>
            </w:r>
            <w:proofErr w:type="spellEnd"/>
            <w:r w:rsidRPr="004E7F04">
              <w:rPr>
                <w:rFonts w:ascii="CordiaUPC" w:hAnsi="CordiaUPC" w:cs="CordiaUPC" w:hint="cs"/>
                <w:snapToGrid w:val="0"/>
                <w:sz w:val="26"/>
                <w:szCs w:val="26"/>
                <w:lang w:val="en-US" w:eastAsia="th-TH" w:bidi="th-TH"/>
              </w:rPr>
              <w:t xml:space="preserve"> and other</w:t>
            </w:r>
          </w:p>
        </w:tc>
        <w:tc>
          <w:tcPr>
            <w:tcW w:w="1170" w:type="dxa"/>
          </w:tcPr>
          <w:p w14:paraId="4D1898F7"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Obligation for</w:t>
            </w:r>
          </w:p>
        </w:tc>
        <w:tc>
          <w:tcPr>
            <w:tcW w:w="1350" w:type="dxa"/>
          </w:tcPr>
          <w:p w14:paraId="7F1686C7" w14:textId="5F374C63"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w:t>
            </w:r>
          </w:p>
        </w:tc>
        <w:tc>
          <w:tcPr>
            <w:tcW w:w="1119" w:type="dxa"/>
          </w:tcPr>
          <w:p w14:paraId="7F0D8BBF" w14:textId="233F6914"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1BEF8642" w14:textId="197FA190"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5ED21BDF" w14:textId="77777777" w:rsidTr="006E1B29">
        <w:trPr>
          <w:trHeight w:val="137"/>
        </w:trPr>
        <w:tc>
          <w:tcPr>
            <w:tcW w:w="3141" w:type="dxa"/>
          </w:tcPr>
          <w:p w14:paraId="0F5BBB0B"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4D2353A3" w14:textId="77777777" w:rsidR="00CD0D0C" w:rsidRPr="004E7F04" w:rsidRDefault="00CD0D0C" w:rsidP="00551FA5">
            <w:pPr>
              <w:spacing w:line="240" w:lineRule="exact"/>
              <w:ind w:left="-117" w:right="-285"/>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guarantees</w:t>
            </w:r>
          </w:p>
        </w:tc>
        <w:tc>
          <w:tcPr>
            <w:tcW w:w="1170" w:type="dxa"/>
          </w:tcPr>
          <w:p w14:paraId="114C6A97" w14:textId="77777777" w:rsidR="00CD0D0C" w:rsidRPr="004E7F04" w:rsidDel="00143B09"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litigation cases</w:t>
            </w:r>
          </w:p>
        </w:tc>
        <w:tc>
          <w:tcPr>
            <w:tcW w:w="1350" w:type="dxa"/>
          </w:tcPr>
          <w:p w14:paraId="3A6B8362" w14:textId="3C4DDAC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contracts</w:t>
            </w:r>
          </w:p>
        </w:tc>
        <w:tc>
          <w:tcPr>
            <w:tcW w:w="1119" w:type="dxa"/>
          </w:tcPr>
          <w:p w14:paraId="4B888277" w14:textId="1974BBB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Others</w:t>
            </w:r>
          </w:p>
        </w:tc>
        <w:tc>
          <w:tcPr>
            <w:tcW w:w="1098" w:type="dxa"/>
          </w:tcPr>
          <w:p w14:paraId="15184314" w14:textId="6B6F08B9"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Total</w:t>
            </w:r>
          </w:p>
        </w:tc>
      </w:tr>
      <w:tr w:rsidR="00CD0D0C" w:rsidRPr="004E7F04" w14:paraId="1DE73180" w14:textId="77777777" w:rsidTr="006E1B29">
        <w:trPr>
          <w:trHeight w:val="137"/>
        </w:trPr>
        <w:tc>
          <w:tcPr>
            <w:tcW w:w="3141" w:type="dxa"/>
          </w:tcPr>
          <w:p w14:paraId="3D843066" w14:textId="77777777" w:rsidR="00CD0D0C" w:rsidRPr="004E7F04" w:rsidRDefault="00CD0D0C" w:rsidP="00551FA5">
            <w:pPr>
              <w:spacing w:line="240" w:lineRule="exact"/>
              <w:ind w:right="-79"/>
              <w:rPr>
                <w:rFonts w:ascii="CordiaUPC" w:hAnsi="CordiaUPC" w:cs="CordiaUPC"/>
                <w:color w:val="000000"/>
                <w:sz w:val="26"/>
                <w:szCs w:val="26"/>
                <w:lang w:val="en-US" w:bidi="th-TH"/>
              </w:rPr>
            </w:pPr>
          </w:p>
        </w:tc>
        <w:tc>
          <w:tcPr>
            <w:tcW w:w="1440" w:type="dxa"/>
          </w:tcPr>
          <w:p w14:paraId="13419299" w14:textId="77777777" w:rsidR="00CD0D0C" w:rsidRPr="004E7F04" w:rsidRDefault="00CD0D0C" w:rsidP="00551FA5">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36854C1D" w14:textId="458928C3" w:rsidR="00CD0D0C" w:rsidRPr="004E7F04" w:rsidDel="00143B09" w:rsidRDefault="00CD0D0C" w:rsidP="00551FA5">
            <w:pPr>
              <w:spacing w:line="240" w:lineRule="exact"/>
              <w:ind w:left="-117" w:right="-108"/>
              <w:jc w:val="center"/>
              <w:rPr>
                <w:rFonts w:ascii="CordiaUPC" w:hAnsi="CordiaUPC" w:cs="CordiaUPC"/>
                <w:i/>
                <w:iCs/>
                <w:snapToGrid w:val="0"/>
                <w:sz w:val="26"/>
                <w:szCs w:val="26"/>
                <w:lang w:val="en-US" w:eastAsia="th-TH" w:bidi="th-TH"/>
              </w:rPr>
            </w:pPr>
            <w:r w:rsidRPr="004E7F04">
              <w:rPr>
                <w:rFonts w:ascii="CordiaUPC" w:hAnsi="CordiaUPC" w:cs="CordiaUPC" w:hint="cs"/>
                <w:i/>
                <w:iCs/>
                <w:snapToGrid w:val="0"/>
                <w:sz w:val="26"/>
                <w:szCs w:val="26"/>
                <w:lang w:val="en-US" w:eastAsia="th-TH" w:bidi="th-TH"/>
              </w:rPr>
              <w:t>(note 3</w:t>
            </w:r>
            <w:r w:rsidR="009431BA">
              <w:rPr>
                <w:rFonts w:ascii="CordiaUPC" w:hAnsi="CordiaUPC" w:cs="CordiaUPC"/>
                <w:i/>
                <w:iCs/>
                <w:snapToGrid w:val="0"/>
                <w:sz w:val="26"/>
                <w:szCs w:val="26"/>
                <w:lang w:val="en-US" w:eastAsia="th-TH" w:bidi="th-TH"/>
              </w:rPr>
              <w:t>4</w:t>
            </w:r>
            <w:r w:rsidRPr="004E7F04">
              <w:rPr>
                <w:rFonts w:ascii="CordiaUPC" w:hAnsi="CordiaUPC" w:cs="CordiaUPC" w:hint="cs"/>
                <w:i/>
                <w:iCs/>
                <w:snapToGrid w:val="0"/>
                <w:sz w:val="26"/>
                <w:szCs w:val="26"/>
                <w:lang w:val="en-US" w:eastAsia="th-TH" w:bidi="th-TH"/>
              </w:rPr>
              <w:t>.2)</w:t>
            </w:r>
          </w:p>
        </w:tc>
        <w:tc>
          <w:tcPr>
            <w:tcW w:w="1350" w:type="dxa"/>
          </w:tcPr>
          <w:p w14:paraId="0295E342" w14:textId="77777777"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6794012D" w14:textId="43B201ED"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c>
          <w:tcPr>
            <w:tcW w:w="1098" w:type="dxa"/>
          </w:tcPr>
          <w:p w14:paraId="353A6FFE" w14:textId="4FC38745" w:rsidR="00CD0D0C" w:rsidRPr="004E7F04" w:rsidRDefault="00CD0D0C" w:rsidP="00551FA5">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6448A89B" w14:textId="77777777" w:rsidTr="006E1B29">
        <w:trPr>
          <w:trHeight w:val="137"/>
        </w:trPr>
        <w:tc>
          <w:tcPr>
            <w:tcW w:w="3141" w:type="dxa"/>
            <w:vAlign w:val="bottom"/>
          </w:tcPr>
          <w:p w14:paraId="2D35BF54" w14:textId="77777777" w:rsidR="00CD0D0C" w:rsidRPr="004E7F04" w:rsidRDefault="00CD0D0C" w:rsidP="00551FA5">
            <w:pPr>
              <w:pStyle w:val="Footer"/>
              <w:tabs>
                <w:tab w:val="left" w:pos="162"/>
              </w:tabs>
              <w:spacing w:line="240" w:lineRule="exact"/>
              <w:ind w:right="1"/>
              <w:rPr>
                <w:rFonts w:ascii="CordiaUPC" w:hAnsi="CordiaUPC" w:cs="CordiaUPC"/>
                <w:color w:val="000000"/>
                <w:sz w:val="26"/>
                <w:szCs w:val="26"/>
                <w:lang w:val="en-US"/>
              </w:rPr>
            </w:pPr>
          </w:p>
        </w:tc>
        <w:tc>
          <w:tcPr>
            <w:tcW w:w="6177" w:type="dxa"/>
            <w:gridSpan w:val="5"/>
            <w:vAlign w:val="bottom"/>
          </w:tcPr>
          <w:p w14:paraId="01F9B95C" w14:textId="77777777" w:rsidR="00CD0D0C" w:rsidRPr="004E7F04" w:rsidRDefault="00CD0D0C" w:rsidP="00551FA5">
            <w:pPr>
              <w:tabs>
                <w:tab w:val="decimal" w:pos="850"/>
              </w:tabs>
              <w:spacing w:line="240" w:lineRule="exact"/>
              <w:jc w:val="center"/>
              <w:rPr>
                <w:rFonts w:ascii="CordiaUPC" w:hAnsi="CordiaUPC" w:cs="CordiaUPC"/>
                <w:color w:val="000000"/>
                <w:sz w:val="26"/>
                <w:szCs w:val="26"/>
              </w:rPr>
            </w:pPr>
            <w:r w:rsidRPr="004E7F04">
              <w:rPr>
                <w:rFonts w:ascii="CordiaUPC" w:hAnsi="CordiaUPC" w:cs="CordiaUPC" w:hint="cs"/>
                <w:i/>
                <w:iCs/>
                <w:color w:val="000000"/>
                <w:sz w:val="26"/>
                <w:szCs w:val="26"/>
              </w:rPr>
              <w:t>(in million Baht)</w:t>
            </w:r>
          </w:p>
        </w:tc>
      </w:tr>
      <w:tr w:rsidR="004004D3" w:rsidRPr="004E7F04" w14:paraId="78932EDB" w14:textId="77777777" w:rsidTr="00003E23">
        <w:trPr>
          <w:trHeight w:val="137"/>
        </w:trPr>
        <w:tc>
          <w:tcPr>
            <w:tcW w:w="3141" w:type="dxa"/>
            <w:vAlign w:val="bottom"/>
          </w:tcPr>
          <w:p w14:paraId="7DBAC11F" w14:textId="2F409D2D" w:rsidR="004004D3" w:rsidRPr="00AD63BB" w:rsidRDefault="009431BA" w:rsidP="004004D3">
            <w:pPr>
              <w:tabs>
                <w:tab w:val="left" w:pos="162"/>
              </w:tabs>
              <w:spacing w:line="240" w:lineRule="exact"/>
              <w:ind w:right="-110"/>
              <w:rPr>
                <w:rFonts w:ascii="CordiaUPC" w:hAnsi="CordiaUPC" w:cs="CordiaUPC"/>
                <w:color w:val="000000"/>
                <w:sz w:val="26"/>
                <w:szCs w:val="26"/>
                <w:lang w:val="en-US"/>
              </w:rPr>
            </w:pPr>
            <w:r w:rsidRPr="00AD63BB">
              <w:rPr>
                <w:rFonts w:ascii="CordiaUPC" w:hAnsi="CordiaUPC" w:cs="CordiaUPC"/>
                <w:color w:val="000000"/>
                <w:spacing w:val="-4"/>
                <w:sz w:val="26"/>
                <w:szCs w:val="26"/>
                <w:lang w:val="en-US"/>
              </w:rPr>
              <w:t>Beginning balance</w:t>
            </w:r>
          </w:p>
        </w:tc>
        <w:tc>
          <w:tcPr>
            <w:tcW w:w="1440" w:type="dxa"/>
            <w:vAlign w:val="bottom"/>
          </w:tcPr>
          <w:p w14:paraId="008FAF70" w14:textId="163ABA1A" w:rsidR="004004D3" w:rsidRPr="00AD63BB" w:rsidRDefault="004004D3" w:rsidP="004004D3">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127</w:t>
            </w:r>
          </w:p>
        </w:tc>
        <w:tc>
          <w:tcPr>
            <w:tcW w:w="1170" w:type="dxa"/>
            <w:vAlign w:val="bottom"/>
          </w:tcPr>
          <w:p w14:paraId="2D8CE1D1" w14:textId="7AEAE047" w:rsidR="004004D3" w:rsidRPr="00AD63BB" w:rsidRDefault="004004D3" w:rsidP="004004D3">
            <w:pP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854</w:t>
            </w:r>
          </w:p>
        </w:tc>
        <w:tc>
          <w:tcPr>
            <w:tcW w:w="1350" w:type="dxa"/>
            <w:vAlign w:val="bottom"/>
          </w:tcPr>
          <w:p w14:paraId="6951A9E5" w14:textId="7AFC6B0A" w:rsidR="004004D3" w:rsidRPr="00AD63BB" w:rsidRDefault="004004D3" w:rsidP="004004D3">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1,489</w:t>
            </w:r>
          </w:p>
        </w:tc>
        <w:tc>
          <w:tcPr>
            <w:tcW w:w="1119" w:type="dxa"/>
            <w:vAlign w:val="bottom"/>
          </w:tcPr>
          <w:p w14:paraId="2988C476" w14:textId="53E7C72E" w:rsidR="004004D3" w:rsidRPr="00AD63BB" w:rsidRDefault="004004D3" w:rsidP="004004D3">
            <w:pP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536</w:t>
            </w:r>
          </w:p>
        </w:tc>
        <w:tc>
          <w:tcPr>
            <w:tcW w:w="1098" w:type="dxa"/>
            <w:vAlign w:val="bottom"/>
          </w:tcPr>
          <w:p w14:paraId="246CAF70" w14:textId="57205B20" w:rsidR="004004D3" w:rsidRPr="00AD63BB" w:rsidRDefault="004004D3" w:rsidP="004004D3">
            <w:pP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3,006</w:t>
            </w:r>
          </w:p>
        </w:tc>
      </w:tr>
      <w:tr w:rsidR="004004D3" w:rsidRPr="004E7F04" w14:paraId="0B578C76" w14:textId="77777777" w:rsidTr="006E1B29">
        <w:trPr>
          <w:trHeight w:val="137"/>
        </w:trPr>
        <w:tc>
          <w:tcPr>
            <w:tcW w:w="3141" w:type="dxa"/>
          </w:tcPr>
          <w:p w14:paraId="15E49B71" w14:textId="533513F3" w:rsidR="004004D3" w:rsidRPr="00AD63BB" w:rsidRDefault="00AD63BB" w:rsidP="004004D3">
            <w:pPr>
              <w:tabs>
                <w:tab w:val="left" w:pos="162"/>
              </w:tabs>
              <w:spacing w:line="240" w:lineRule="exact"/>
              <w:ind w:right="1"/>
              <w:rPr>
                <w:rFonts w:ascii="CordiaUPC" w:hAnsi="CordiaUPC" w:cs="CordiaUPC"/>
                <w:color w:val="000000"/>
                <w:sz w:val="26"/>
                <w:szCs w:val="26"/>
                <w:lang w:val="en-US"/>
              </w:rPr>
            </w:pPr>
            <w:r w:rsidRPr="00AD63BB">
              <w:rPr>
                <w:rFonts w:ascii="CordiaUPC" w:hAnsi="CordiaUPC" w:cs="CordiaUPC"/>
                <w:color w:val="000000"/>
                <w:sz w:val="26"/>
                <w:szCs w:val="26"/>
                <w:lang w:val="en-US"/>
              </w:rPr>
              <w:t>Provisions increase</w:t>
            </w:r>
            <w:r w:rsidR="004004D3" w:rsidRPr="00AD63BB">
              <w:rPr>
                <w:rFonts w:ascii="CordiaUPC" w:hAnsi="CordiaUPC" w:cs="CordiaUPC" w:hint="cs"/>
                <w:color w:val="000000"/>
                <w:sz w:val="26"/>
                <w:szCs w:val="26"/>
                <w:lang w:val="en-US"/>
              </w:rPr>
              <w:t xml:space="preserve"> (decrease)</w:t>
            </w:r>
          </w:p>
        </w:tc>
        <w:tc>
          <w:tcPr>
            <w:tcW w:w="1440" w:type="dxa"/>
            <w:vAlign w:val="bottom"/>
          </w:tcPr>
          <w:p w14:paraId="7E2C0C1F" w14:textId="437E9E28" w:rsidR="004004D3" w:rsidRPr="00AD63BB" w:rsidRDefault="004004D3" w:rsidP="004004D3">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12</w:t>
            </w:r>
          </w:p>
        </w:tc>
        <w:tc>
          <w:tcPr>
            <w:tcW w:w="1170" w:type="dxa"/>
          </w:tcPr>
          <w:p w14:paraId="1A03B222" w14:textId="170B2016" w:rsidR="004004D3" w:rsidRPr="00AD63BB" w:rsidRDefault="004004D3" w:rsidP="004004D3">
            <w:pP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(71)</w:t>
            </w:r>
          </w:p>
        </w:tc>
        <w:tc>
          <w:tcPr>
            <w:tcW w:w="1350" w:type="dxa"/>
          </w:tcPr>
          <w:p w14:paraId="283A9D58" w14:textId="7D6C988A" w:rsidR="004004D3" w:rsidRPr="00AD63BB" w:rsidRDefault="004004D3" w:rsidP="004004D3">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114</w:t>
            </w:r>
          </w:p>
        </w:tc>
        <w:tc>
          <w:tcPr>
            <w:tcW w:w="1119" w:type="dxa"/>
            <w:vAlign w:val="bottom"/>
          </w:tcPr>
          <w:p w14:paraId="0C15C0AC" w14:textId="03DC0C0C" w:rsidR="004004D3" w:rsidRPr="00AD63BB" w:rsidRDefault="004004D3" w:rsidP="004004D3">
            <w:pP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137</w:t>
            </w:r>
          </w:p>
        </w:tc>
        <w:tc>
          <w:tcPr>
            <w:tcW w:w="1098" w:type="dxa"/>
          </w:tcPr>
          <w:p w14:paraId="7931ECD4" w14:textId="052366FB" w:rsidR="004004D3" w:rsidRPr="00AD63BB" w:rsidRDefault="004004D3" w:rsidP="004004D3">
            <w:pP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192</w:t>
            </w:r>
          </w:p>
        </w:tc>
      </w:tr>
      <w:tr w:rsidR="004004D3" w:rsidRPr="004E7F04" w14:paraId="3456100B" w14:textId="77777777" w:rsidTr="0044778A">
        <w:trPr>
          <w:trHeight w:val="137"/>
        </w:trPr>
        <w:tc>
          <w:tcPr>
            <w:tcW w:w="3141" w:type="dxa"/>
          </w:tcPr>
          <w:p w14:paraId="38B43FB1" w14:textId="77777777" w:rsidR="004004D3" w:rsidRPr="00AD63BB" w:rsidRDefault="004004D3" w:rsidP="004004D3">
            <w:pPr>
              <w:tabs>
                <w:tab w:val="left" w:pos="162"/>
              </w:tabs>
              <w:spacing w:line="240" w:lineRule="exact"/>
              <w:ind w:right="1"/>
              <w:rPr>
                <w:rFonts w:ascii="CordiaUPC" w:hAnsi="CordiaUPC" w:cs="CordiaUPC"/>
                <w:color w:val="000000"/>
                <w:sz w:val="26"/>
                <w:szCs w:val="26"/>
                <w:lang w:val="en-US"/>
              </w:rPr>
            </w:pPr>
            <w:bookmarkStart w:id="33" w:name="_Hlk46585988"/>
            <w:r w:rsidRPr="00AD63BB">
              <w:rPr>
                <w:rFonts w:ascii="CordiaUPC" w:hAnsi="CordiaUPC" w:cs="CordiaUPC" w:hint="cs"/>
                <w:color w:val="000000"/>
                <w:sz w:val="26"/>
                <w:szCs w:val="26"/>
                <w:lang w:val="en-US"/>
              </w:rPr>
              <w:t>Paid during the year</w:t>
            </w:r>
          </w:p>
        </w:tc>
        <w:tc>
          <w:tcPr>
            <w:tcW w:w="1440" w:type="dxa"/>
            <w:vAlign w:val="bottom"/>
          </w:tcPr>
          <w:p w14:paraId="75FC454F" w14:textId="39CAE68A" w:rsidR="004004D3" w:rsidRPr="00AD63BB" w:rsidRDefault="004004D3" w:rsidP="004004D3">
            <w:pPr>
              <w:pBdr>
                <w:bottom w:val="single" w:sz="4" w:space="1" w:color="auto"/>
              </w:pBd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(7)</w:t>
            </w:r>
          </w:p>
        </w:tc>
        <w:tc>
          <w:tcPr>
            <w:tcW w:w="1170" w:type="dxa"/>
          </w:tcPr>
          <w:p w14:paraId="004CD70C" w14:textId="37D71400" w:rsidR="004004D3" w:rsidRPr="00AD63BB" w:rsidRDefault="004004D3" w:rsidP="004004D3">
            <w:pPr>
              <w:pBdr>
                <w:bottom w:val="single" w:sz="4" w:space="1" w:color="auto"/>
              </w:pBd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(45)</w:t>
            </w:r>
          </w:p>
        </w:tc>
        <w:tc>
          <w:tcPr>
            <w:tcW w:w="1350" w:type="dxa"/>
          </w:tcPr>
          <w:p w14:paraId="4C19CC95" w14:textId="615AD92F" w:rsidR="004004D3" w:rsidRPr="00AD63BB" w:rsidRDefault="004004D3" w:rsidP="004004D3">
            <w:pPr>
              <w:pBdr>
                <w:bottom w:val="single" w:sz="4" w:space="1" w:color="auto"/>
              </w:pBd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19" w:type="dxa"/>
            <w:vAlign w:val="bottom"/>
          </w:tcPr>
          <w:p w14:paraId="77496AAE" w14:textId="53ECBC94" w:rsidR="004004D3" w:rsidRPr="00AD63BB" w:rsidRDefault="004004D3" w:rsidP="004004D3">
            <w:pPr>
              <w:pBdr>
                <w:bottom w:val="single" w:sz="4" w:space="1" w:color="auto"/>
              </w:pBd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(326)</w:t>
            </w:r>
          </w:p>
        </w:tc>
        <w:tc>
          <w:tcPr>
            <w:tcW w:w="1098" w:type="dxa"/>
          </w:tcPr>
          <w:p w14:paraId="33D959C8" w14:textId="18FDB9B5" w:rsidR="004004D3" w:rsidRPr="00AD63BB" w:rsidRDefault="004004D3" w:rsidP="004004D3">
            <w:pPr>
              <w:pBdr>
                <w:bottom w:val="single" w:sz="4" w:space="1" w:color="auto"/>
              </w:pBdr>
              <w:tabs>
                <w:tab w:val="decimal" w:pos="85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(378)</w:t>
            </w:r>
          </w:p>
        </w:tc>
      </w:tr>
      <w:bookmarkEnd w:id="33"/>
      <w:tr w:rsidR="004004D3" w:rsidRPr="004E7F04" w14:paraId="43D3831A" w14:textId="77777777" w:rsidTr="00003E23">
        <w:trPr>
          <w:trHeight w:val="137"/>
        </w:trPr>
        <w:tc>
          <w:tcPr>
            <w:tcW w:w="3141" w:type="dxa"/>
            <w:vAlign w:val="bottom"/>
          </w:tcPr>
          <w:p w14:paraId="64B24D49" w14:textId="10B94241" w:rsidR="004004D3" w:rsidRPr="004E7F04" w:rsidRDefault="004004D3" w:rsidP="004004D3">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w:t>
            </w:r>
            <w:r>
              <w:rPr>
                <w:rFonts w:ascii="CordiaUPC" w:hAnsi="CordiaUPC" w:cs="CordiaUPC"/>
                <w:b/>
                <w:bCs/>
                <w:color w:val="000000"/>
                <w:sz w:val="26"/>
                <w:szCs w:val="26"/>
                <w:lang w:val="en-US"/>
              </w:rPr>
              <w:t>20</w:t>
            </w:r>
          </w:p>
        </w:tc>
        <w:tc>
          <w:tcPr>
            <w:tcW w:w="1440" w:type="dxa"/>
            <w:vAlign w:val="bottom"/>
          </w:tcPr>
          <w:p w14:paraId="274BDAD0" w14:textId="58CA1E42" w:rsidR="004004D3" w:rsidRPr="004E7F04" w:rsidRDefault="004004D3" w:rsidP="004004D3">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132</w:t>
            </w:r>
          </w:p>
        </w:tc>
        <w:tc>
          <w:tcPr>
            <w:tcW w:w="1170" w:type="dxa"/>
            <w:vAlign w:val="bottom"/>
          </w:tcPr>
          <w:p w14:paraId="014753E4" w14:textId="5CF7AB15" w:rsidR="004004D3" w:rsidRPr="004E7F04" w:rsidRDefault="004004D3" w:rsidP="004004D3">
            <w:pPr>
              <w:tabs>
                <w:tab w:val="decimal" w:pos="79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738</w:t>
            </w:r>
          </w:p>
        </w:tc>
        <w:tc>
          <w:tcPr>
            <w:tcW w:w="1350" w:type="dxa"/>
            <w:vAlign w:val="bottom"/>
          </w:tcPr>
          <w:p w14:paraId="31396D1C" w14:textId="246B2E0E" w:rsidR="004004D3" w:rsidRPr="004E7F04" w:rsidRDefault="004004D3" w:rsidP="004004D3">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1,603</w:t>
            </w:r>
          </w:p>
        </w:tc>
        <w:tc>
          <w:tcPr>
            <w:tcW w:w="1119" w:type="dxa"/>
            <w:vAlign w:val="bottom"/>
          </w:tcPr>
          <w:p w14:paraId="04F0234F" w14:textId="3ED2985E" w:rsidR="004004D3" w:rsidRPr="004E7F04" w:rsidRDefault="004004D3" w:rsidP="004004D3">
            <w:pPr>
              <w:tabs>
                <w:tab w:val="decimal" w:pos="85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347</w:t>
            </w:r>
          </w:p>
        </w:tc>
        <w:tc>
          <w:tcPr>
            <w:tcW w:w="1098" w:type="dxa"/>
            <w:vAlign w:val="bottom"/>
          </w:tcPr>
          <w:p w14:paraId="5DD808B9" w14:textId="302C1A5A" w:rsidR="004004D3" w:rsidRPr="004E7F04" w:rsidRDefault="004004D3" w:rsidP="004004D3">
            <w:pPr>
              <w:tabs>
                <w:tab w:val="decimal" w:pos="85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2,820</w:t>
            </w:r>
          </w:p>
        </w:tc>
      </w:tr>
      <w:tr w:rsidR="00AD63BB" w:rsidRPr="004E7F04" w14:paraId="0673465A" w14:textId="77777777" w:rsidTr="006E1B29">
        <w:trPr>
          <w:trHeight w:val="137"/>
        </w:trPr>
        <w:tc>
          <w:tcPr>
            <w:tcW w:w="3141" w:type="dxa"/>
            <w:vAlign w:val="bottom"/>
          </w:tcPr>
          <w:p w14:paraId="7461A827" w14:textId="239BF27D" w:rsidR="00AD63BB" w:rsidRPr="004E7F04" w:rsidRDefault="00AD63BB" w:rsidP="00AD63BB">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Provision increase (decrease)</w:t>
            </w:r>
          </w:p>
        </w:tc>
        <w:tc>
          <w:tcPr>
            <w:tcW w:w="1440" w:type="dxa"/>
            <w:vAlign w:val="bottom"/>
          </w:tcPr>
          <w:p w14:paraId="617CD4AE" w14:textId="7B201B84" w:rsidR="00AD63BB" w:rsidRPr="004E7F04" w:rsidRDefault="00AD63BB" w:rsidP="00AD63BB">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18</w:t>
            </w:r>
          </w:p>
        </w:tc>
        <w:tc>
          <w:tcPr>
            <w:tcW w:w="1170" w:type="dxa"/>
          </w:tcPr>
          <w:p w14:paraId="21823365" w14:textId="5745DD12" w:rsidR="00AD63BB" w:rsidRPr="004E7F04" w:rsidRDefault="00AD63BB" w:rsidP="00AD63BB">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22</w:t>
            </w:r>
          </w:p>
        </w:tc>
        <w:tc>
          <w:tcPr>
            <w:tcW w:w="1350" w:type="dxa"/>
          </w:tcPr>
          <w:p w14:paraId="0DDB6178" w14:textId="3BF15762" w:rsidR="00AD63BB" w:rsidRPr="004E7F04" w:rsidRDefault="00AD63BB" w:rsidP="00AD63BB">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(232)</w:t>
            </w:r>
          </w:p>
        </w:tc>
        <w:tc>
          <w:tcPr>
            <w:tcW w:w="1119" w:type="dxa"/>
            <w:vAlign w:val="bottom"/>
          </w:tcPr>
          <w:p w14:paraId="1236C7E6" w14:textId="34B22D35" w:rsidR="00AD63BB" w:rsidRPr="004E7F04" w:rsidRDefault="00AD63BB" w:rsidP="00AD63BB">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172</w:t>
            </w:r>
          </w:p>
        </w:tc>
        <w:tc>
          <w:tcPr>
            <w:tcW w:w="1098" w:type="dxa"/>
          </w:tcPr>
          <w:p w14:paraId="346E4C56" w14:textId="0617FBCF" w:rsidR="00AD63BB" w:rsidRPr="004E7F04" w:rsidRDefault="00AD63BB" w:rsidP="00AD63BB">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(20)</w:t>
            </w:r>
          </w:p>
        </w:tc>
      </w:tr>
      <w:tr w:rsidR="00AD63BB" w:rsidRPr="004E7F04" w14:paraId="27ECA18F" w14:textId="77777777" w:rsidTr="006E1B29">
        <w:trPr>
          <w:trHeight w:val="137"/>
        </w:trPr>
        <w:tc>
          <w:tcPr>
            <w:tcW w:w="3141" w:type="dxa"/>
          </w:tcPr>
          <w:p w14:paraId="2C42AC73" w14:textId="3341A6EA" w:rsidR="00AD63BB" w:rsidRPr="004E7F04" w:rsidRDefault="00AD63BB" w:rsidP="00AD63BB">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Paid during the </w:t>
            </w:r>
            <w:r w:rsidR="00560610">
              <w:rPr>
                <w:rFonts w:ascii="CordiaUPC" w:hAnsi="CordiaUPC" w:cs="CordiaUPC"/>
                <w:color w:val="000000"/>
                <w:sz w:val="26"/>
                <w:szCs w:val="26"/>
                <w:lang w:val="en-US"/>
              </w:rPr>
              <w:t>period</w:t>
            </w:r>
          </w:p>
        </w:tc>
        <w:tc>
          <w:tcPr>
            <w:tcW w:w="1440" w:type="dxa"/>
            <w:vAlign w:val="bottom"/>
          </w:tcPr>
          <w:p w14:paraId="14DE77C5" w14:textId="6123E187" w:rsidR="00AD63BB" w:rsidRPr="004E7F04" w:rsidRDefault="00AD63BB" w:rsidP="00AD63BB">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70" w:type="dxa"/>
          </w:tcPr>
          <w:p w14:paraId="35A578B0" w14:textId="388FF420" w:rsidR="00AD63BB" w:rsidRPr="004E7F04" w:rsidRDefault="00AD63BB" w:rsidP="00AD63BB">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(1)</w:t>
            </w:r>
          </w:p>
        </w:tc>
        <w:tc>
          <w:tcPr>
            <w:tcW w:w="1350" w:type="dxa"/>
          </w:tcPr>
          <w:p w14:paraId="2813D3A7" w14:textId="059541AD" w:rsidR="00AD63BB" w:rsidRPr="004E7F04" w:rsidRDefault="00AD63BB" w:rsidP="00AD63BB">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19" w:type="dxa"/>
            <w:vAlign w:val="bottom"/>
          </w:tcPr>
          <w:p w14:paraId="1BAB6DBC" w14:textId="4A05395A" w:rsidR="00AD63BB" w:rsidRPr="004E7F04" w:rsidRDefault="00AD63BB" w:rsidP="00AD63BB">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(225)</w:t>
            </w:r>
          </w:p>
        </w:tc>
        <w:tc>
          <w:tcPr>
            <w:tcW w:w="1098" w:type="dxa"/>
          </w:tcPr>
          <w:p w14:paraId="1A9D8464" w14:textId="457611AE" w:rsidR="00AD63BB" w:rsidRPr="004E7F04" w:rsidRDefault="00AD63BB" w:rsidP="00AD63BB">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(226)</w:t>
            </w:r>
          </w:p>
        </w:tc>
      </w:tr>
      <w:tr w:rsidR="00AD63BB" w:rsidRPr="004E7F04" w14:paraId="5FBCAAE6" w14:textId="77777777" w:rsidTr="0049517C">
        <w:trPr>
          <w:trHeight w:val="137"/>
        </w:trPr>
        <w:tc>
          <w:tcPr>
            <w:tcW w:w="3141" w:type="dxa"/>
            <w:vAlign w:val="bottom"/>
          </w:tcPr>
          <w:p w14:paraId="1ED4D7EB" w14:textId="3FAEA06D" w:rsidR="00AD63BB" w:rsidRPr="004E7F04" w:rsidRDefault="00AD63BB" w:rsidP="00AD63BB">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w:t>
            </w:r>
            <w:r>
              <w:rPr>
                <w:rFonts w:ascii="CordiaUPC" w:hAnsi="CordiaUPC" w:cs="CordiaUPC"/>
                <w:b/>
                <w:bCs/>
                <w:color w:val="000000"/>
                <w:sz w:val="26"/>
                <w:szCs w:val="26"/>
                <w:lang w:val="en-US"/>
              </w:rPr>
              <w:t>0</w:t>
            </w:r>
            <w:r w:rsidRPr="004E7F04">
              <w:rPr>
                <w:rFonts w:ascii="CordiaUPC" w:hAnsi="CordiaUPC" w:cs="CordiaUPC" w:hint="cs"/>
                <w:b/>
                <w:bCs/>
                <w:color w:val="000000"/>
                <w:sz w:val="26"/>
                <w:szCs w:val="26"/>
                <w:lang w:val="en-US"/>
              </w:rPr>
              <w:t xml:space="preserve"> </w:t>
            </w:r>
            <w:r>
              <w:rPr>
                <w:rFonts w:ascii="CordiaUPC" w:hAnsi="CordiaUPC" w:cs="CordiaUPC"/>
                <w:b/>
                <w:bCs/>
                <w:color w:val="000000"/>
                <w:sz w:val="26"/>
                <w:szCs w:val="26"/>
                <w:lang w:val="en-US"/>
              </w:rPr>
              <w:t>June</w:t>
            </w:r>
            <w:r w:rsidRPr="004E7F04">
              <w:rPr>
                <w:rFonts w:ascii="CordiaUPC" w:hAnsi="CordiaUPC" w:cs="CordiaUPC" w:hint="cs"/>
                <w:b/>
                <w:bCs/>
                <w:color w:val="000000"/>
                <w:sz w:val="26"/>
                <w:szCs w:val="26"/>
                <w:lang w:val="en-US"/>
              </w:rPr>
              <w:t xml:space="preserve"> 202</w:t>
            </w:r>
            <w:r>
              <w:rPr>
                <w:rFonts w:ascii="CordiaUPC" w:hAnsi="CordiaUPC" w:cs="CordiaUPC"/>
                <w:b/>
                <w:bCs/>
                <w:color w:val="000000"/>
                <w:sz w:val="26"/>
                <w:szCs w:val="26"/>
                <w:lang w:val="en-US"/>
              </w:rPr>
              <w:t>1</w:t>
            </w:r>
          </w:p>
        </w:tc>
        <w:tc>
          <w:tcPr>
            <w:tcW w:w="1440" w:type="dxa"/>
            <w:vAlign w:val="bottom"/>
          </w:tcPr>
          <w:p w14:paraId="666C0911" w14:textId="5D910DD6" w:rsidR="00AD63BB" w:rsidRPr="004E7F04" w:rsidRDefault="00AD63BB" w:rsidP="00AD63BB">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150</w:t>
            </w:r>
          </w:p>
        </w:tc>
        <w:tc>
          <w:tcPr>
            <w:tcW w:w="1170" w:type="dxa"/>
            <w:vAlign w:val="bottom"/>
          </w:tcPr>
          <w:p w14:paraId="20B1228E" w14:textId="20CCAB7A" w:rsidR="00AD63BB" w:rsidRPr="004E7F04" w:rsidRDefault="00AD63BB" w:rsidP="00AD63BB">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Pr>
                <w:rFonts w:ascii="CordiaUPC" w:hAnsi="CordiaUPC" w:cs="CordiaUPC"/>
                <w:b/>
                <w:bCs/>
                <w:color w:val="000000"/>
                <w:sz w:val="26"/>
                <w:szCs w:val="26"/>
              </w:rPr>
              <w:t>759</w:t>
            </w:r>
          </w:p>
        </w:tc>
        <w:tc>
          <w:tcPr>
            <w:tcW w:w="1350" w:type="dxa"/>
            <w:vAlign w:val="bottom"/>
          </w:tcPr>
          <w:p w14:paraId="598F3340" w14:textId="66DB2DE7" w:rsidR="00AD63BB" w:rsidRPr="004E7F04" w:rsidRDefault="00AD63BB" w:rsidP="00AD63BB">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1,371</w:t>
            </w:r>
          </w:p>
        </w:tc>
        <w:tc>
          <w:tcPr>
            <w:tcW w:w="1119" w:type="dxa"/>
            <w:vAlign w:val="bottom"/>
          </w:tcPr>
          <w:p w14:paraId="518390B9" w14:textId="017CD4CF" w:rsidR="00AD63BB" w:rsidRPr="004E7F04" w:rsidRDefault="00AD63BB" w:rsidP="00AD63BB">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Pr>
                <w:rFonts w:ascii="CordiaUPC" w:hAnsi="CordiaUPC" w:cs="CordiaUPC"/>
                <w:b/>
                <w:bCs/>
                <w:color w:val="000000"/>
                <w:sz w:val="26"/>
                <w:szCs w:val="26"/>
              </w:rPr>
              <w:t>294</w:t>
            </w:r>
          </w:p>
        </w:tc>
        <w:tc>
          <w:tcPr>
            <w:tcW w:w="1098" w:type="dxa"/>
            <w:vAlign w:val="bottom"/>
          </w:tcPr>
          <w:p w14:paraId="13593115" w14:textId="2CFCAD2B" w:rsidR="00AD63BB" w:rsidRPr="004E7F04" w:rsidRDefault="00AD63BB" w:rsidP="00AD63BB">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rPr>
            </w:pPr>
            <w:r>
              <w:rPr>
                <w:rFonts w:ascii="CordiaUPC" w:hAnsi="CordiaUPC" w:cs="CordiaUPC"/>
                <w:b/>
                <w:bCs/>
                <w:color w:val="000000"/>
                <w:sz w:val="26"/>
                <w:szCs w:val="26"/>
              </w:rPr>
              <w:t>2,574</w:t>
            </w:r>
          </w:p>
        </w:tc>
      </w:tr>
      <w:bookmarkEnd w:id="32"/>
    </w:tbl>
    <w:p w14:paraId="7C2611DC" w14:textId="500550A6" w:rsidR="000A1C25" w:rsidRPr="00551FA5" w:rsidRDefault="000A1C25" w:rsidP="00551FA5">
      <w:pPr>
        <w:spacing w:line="240" w:lineRule="exact"/>
        <w:rPr>
          <w:rFonts w:ascii="CordiaUPC" w:hAnsi="CordiaUPC" w:cs="CordiaUPC"/>
          <w:sz w:val="26"/>
          <w:szCs w:val="26"/>
        </w:rPr>
      </w:pPr>
    </w:p>
    <w:p w14:paraId="6B292350" w14:textId="77777777" w:rsidR="00A60207" w:rsidRDefault="00A60207">
      <w:r>
        <w:br w:type="page"/>
      </w:r>
    </w:p>
    <w:tbl>
      <w:tblPr>
        <w:tblW w:w="9320" w:type="dxa"/>
        <w:tblInd w:w="459" w:type="dxa"/>
        <w:tblLayout w:type="fixed"/>
        <w:tblLook w:val="01E0" w:firstRow="1" w:lastRow="1" w:firstColumn="1" w:lastColumn="1" w:noHBand="0" w:noVBand="0"/>
      </w:tblPr>
      <w:tblGrid>
        <w:gridCol w:w="3141"/>
        <w:gridCol w:w="1440"/>
        <w:gridCol w:w="1170"/>
        <w:gridCol w:w="1350"/>
        <w:gridCol w:w="1119"/>
        <w:gridCol w:w="1100"/>
      </w:tblGrid>
      <w:tr w:rsidR="00CD0D0C" w:rsidRPr="004E7F04" w14:paraId="082E91F6" w14:textId="77777777" w:rsidTr="00BD6D5E">
        <w:trPr>
          <w:trHeight w:val="137"/>
        </w:trPr>
        <w:tc>
          <w:tcPr>
            <w:tcW w:w="3141" w:type="dxa"/>
          </w:tcPr>
          <w:p w14:paraId="70950812" w14:textId="3D4069D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6179" w:type="dxa"/>
            <w:gridSpan w:val="5"/>
          </w:tcPr>
          <w:p w14:paraId="05F7A2D6" w14:textId="45BD370E"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b/>
                <w:bCs/>
                <w:snapToGrid w:val="0"/>
                <w:sz w:val="26"/>
                <w:szCs w:val="26"/>
                <w:lang w:val="en-US" w:eastAsia="th-TH" w:bidi="th-TH"/>
              </w:rPr>
              <w:t>Bank only</w:t>
            </w:r>
          </w:p>
        </w:tc>
      </w:tr>
      <w:tr w:rsidR="00CD0D0C" w:rsidRPr="004E7F04" w14:paraId="51655B43" w14:textId="77777777" w:rsidTr="00BD6D5E">
        <w:trPr>
          <w:trHeight w:val="137"/>
        </w:trPr>
        <w:tc>
          <w:tcPr>
            <w:tcW w:w="3141" w:type="dxa"/>
          </w:tcPr>
          <w:p w14:paraId="55B5D68F"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3BF5166C"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446A0B58"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3420E34" w14:textId="02C27129"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Allowance</w:t>
            </w:r>
          </w:p>
        </w:tc>
        <w:tc>
          <w:tcPr>
            <w:tcW w:w="1119" w:type="dxa"/>
          </w:tcPr>
          <w:p w14:paraId="766D1287"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16CAE3E"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A89E4D5" w14:textId="77777777" w:rsidTr="00BD6D5E">
        <w:trPr>
          <w:trHeight w:val="137"/>
        </w:trPr>
        <w:tc>
          <w:tcPr>
            <w:tcW w:w="3141" w:type="dxa"/>
          </w:tcPr>
          <w:p w14:paraId="7DA22FE7"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5214B132"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70" w:type="dxa"/>
          </w:tcPr>
          <w:p w14:paraId="7EDEA3CD"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E3EEB1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for expected</w:t>
            </w:r>
          </w:p>
        </w:tc>
        <w:tc>
          <w:tcPr>
            <w:tcW w:w="1119" w:type="dxa"/>
          </w:tcPr>
          <w:p w14:paraId="1882F91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739BC964"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3954ED9D" w14:textId="77777777" w:rsidTr="00BD6D5E">
        <w:trPr>
          <w:trHeight w:val="137"/>
        </w:trPr>
        <w:tc>
          <w:tcPr>
            <w:tcW w:w="3141" w:type="dxa"/>
          </w:tcPr>
          <w:p w14:paraId="571CA19C"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0070BC89"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 from</w:t>
            </w:r>
          </w:p>
        </w:tc>
        <w:tc>
          <w:tcPr>
            <w:tcW w:w="1170" w:type="dxa"/>
          </w:tcPr>
          <w:p w14:paraId="7FFD8598"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3BFB1068" w14:textId="11C64A54"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loss of credit</w:t>
            </w:r>
          </w:p>
        </w:tc>
        <w:tc>
          <w:tcPr>
            <w:tcW w:w="1119" w:type="dxa"/>
          </w:tcPr>
          <w:p w14:paraId="0DE2DF75"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3A3432D"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4EF7844" w14:textId="77777777" w:rsidTr="00BD6D5E">
        <w:trPr>
          <w:trHeight w:val="137"/>
        </w:trPr>
        <w:tc>
          <w:tcPr>
            <w:tcW w:w="3141" w:type="dxa"/>
          </w:tcPr>
          <w:p w14:paraId="0A2C78D4"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672419D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letters of</w:t>
            </w:r>
          </w:p>
        </w:tc>
        <w:tc>
          <w:tcPr>
            <w:tcW w:w="1170" w:type="dxa"/>
          </w:tcPr>
          <w:p w14:paraId="6F00D347"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0DB63A24" w14:textId="7F1E222C"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commitment</w:t>
            </w:r>
            <w:r w:rsidR="0044778A" w:rsidRPr="004E7F04">
              <w:rPr>
                <w:rFonts w:ascii="CordiaUPC" w:hAnsi="CordiaUPC" w:cs="CordiaUPC" w:hint="cs"/>
                <w:snapToGrid w:val="0"/>
                <w:sz w:val="26"/>
                <w:szCs w:val="26"/>
                <w:lang w:val="en-US" w:eastAsia="th-TH" w:bidi="th-TH"/>
              </w:rPr>
              <w:t>s</w:t>
            </w:r>
          </w:p>
        </w:tc>
        <w:tc>
          <w:tcPr>
            <w:tcW w:w="1119" w:type="dxa"/>
          </w:tcPr>
          <w:p w14:paraId="32B7606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3FFB40BD"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43E95913" w14:textId="77777777" w:rsidTr="00BD6D5E">
        <w:trPr>
          <w:trHeight w:val="137"/>
        </w:trPr>
        <w:tc>
          <w:tcPr>
            <w:tcW w:w="3141" w:type="dxa"/>
          </w:tcPr>
          <w:p w14:paraId="11E587DF"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2D9A2E36"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 issued,</w:t>
            </w:r>
          </w:p>
        </w:tc>
        <w:tc>
          <w:tcPr>
            <w:tcW w:w="1170" w:type="dxa"/>
          </w:tcPr>
          <w:p w14:paraId="0EEB89F0"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350" w:type="dxa"/>
          </w:tcPr>
          <w:p w14:paraId="7D17782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and financial</w:t>
            </w:r>
          </w:p>
        </w:tc>
        <w:tc>
          <w:tcPr>
            <w:tcW w:w="1119" w:type="dxa"/>
          </w:tcPr>
          <w:p w14:paraId="29967912"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0CAF80B5"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02D2E8C4" w14:textId="77777777" w:rsidTr="00BD6D5E">
        <w:trPr>
          <w:trHeight w:val="137"/>
        </w:trPr>
        <w:tc>
          <w:tcPr>
            <w:tcW w:w="3141" w:type="dxa"/>
          </w:tcPr>
          <w:p w14:paraId="6A0B0604"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43F2B8AB"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roofErr w:type="spellStart"/>
            <w:r w:rsidRPr="004E7F04">
              <w:rPr>
                <w:rFonts w:ascii="CordiaUPC" w:hAnsi="CordiaUPC" w:cs="CordiaUPC" w:hint="cs"/>
                <w:snapToGrid w:val="0"/>
                <w:sz w:val="26"/>
                <w:szCs w:val="26"/>
                <w:lang w:val="en-US" w:eastAsia="th-TH" w:bidi="th-TH"/>
              </w:rPr>
              <w:t>avals</w:t>
            </w:r>
            <w:proofErr w:type="spellEnd"/>
            <w:r w:rsidRPr="004E7F04">
              <w:rPr>
                <w:rFonts w:ascii="CordiaUPC" w:hAnsi="CordiaUPC" w:cs="CordiaUPC" w:hint="cs"/>
                <w:snapToGrid w:val="0"/>
                <w:sz w:val="26"/>
                <w:szCs w:val="26"/>
                <w:lang w:val="en-US" w:eastAsia="th-TH" w:bidi="th-TH"/>
              </w:rPr>
              <w:t xml:space="preserve"> and other</w:t>
            </w:r>
          </w:p>
        </w:tc>
        <w:tc>
          <w:tcPr>
            <w:tcW w:w="1170" w:type="dxa"/>
          </w:tcPr>
          <w:p w14:paraId="51A36391"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Obligation for</w:t>
            </w:r>
          </w:p>
        </w:tc>
        <w:tc>
          <w:tcPr>
            <w:tcW w:w="1350" w:type="dxa"/>
          </w:tcPr>
          <w:p w14:paraId="042F9DA7"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w:t>
            </w:r>
          </w:p>
        </w:tc>
        <w:tc>
          <w:tcPr>
            <w:tcW w:w="1119" w:type="dxa"/>
          </w:tcPr>
          <w:p w14:paraId="2335A50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5C09E63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2A76567D" w14:textId="77777777" w:rsidTr="00BD6D5E">
        <w:trPr>
          <w:trHeight w:val="137"/>
        </w:trPr>
        <w:tc>
          <w:tcPr>
            <w:tcW w:w="3141" w:type="dxa"/>
          </w:tcPr>
          <w:p w14:paraId="70384D90"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3B048D85" w14:textId="77777777" w:rsidR="00CD0D0C" w:rsidRPr="004E7F04" w:rsidRDefault="00CD0D0C" w:rsidP="00713AB0">
            <w:pPr>
              <w:spacing w:line="240" w:lineRule="exact"/>
              <w:ind w:left="-117" w:right="-285"/>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guarantees</w:t>
            </w:r>
          </w:p>
        </w:tc>
        <w:tc>
          <w:tcPr>
            <w:tcW w:w="1170" w:type="dxa"/>
          </w:tcPr>
          <w:p w14:paraId="38B5E9A1" w14:textId="77777777" w:rsidR="00CD0D0C" w:rsidRPr="004E7F04" w:rsidDel="00143B09"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litigation cases</w:t>
            </w:r>
          </w:p>
        </w:tc>
        <w:tc>
          <w:tcPr>
            <w:tcW w:w="1350" w:type="dxa"/>
          </w:tcPr>
          <w:p w14:paraId="35D095D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contracts</w:t>
            </w:r>
          </w:p>
        </w:tc>
        <w:tc>
          <w:tcPr>
            <w:tcW w:w="1119" w:type="dxa"/>
          </w:tcPr>
          <w:p w14:paraId="6B0021B6"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Others</w:t>
            </w:r>
          </w:p>
        </w:tc>
        <w:tc>
          <w:tcPr>
            <w:tcW w:w="1100" w:type="dxa"/>
          </w:tcPr>
          <w:p w14:paraId="7F1A2E7C"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snapToGrid w:val="0"/>
                <w:sz w:val="26"/>
                <w:szCs w:val="26"/>
                <w:lang w:val="en-US" w:eastAsia="th-TH" w:bidi="th-TH"/>
              </w:rPr>
              <w:t>Total</w:t>
            </w:r>
          </w:p>
        </w:tc>
      </w:tr>
      <w:tr w:rsidR="00CD0D0C" w:rsidRPr="004E7F04" w14:paraId="73450AC0" w14:textId="77777777" w:rsidTr="00BD6D5E">
        <w:trPr>
          <w:trHeight w:val="137"/>
        </w:trPr>
        <w:tc>
          <w:tcPr>
            <w:tcW w:w="3141" w:type="dxa"/>
          </w:tcPr>
          <w:p w14:paraId="18E0D49A" w14:textId="77777777" w:rsidR="00CD0D0C" w:rsidRPr="004E7F04" w:rsidRDefault="00CD0D0C" w:rsidP="00713AB0">
            <w:pPr>
              <w:spacing w:line="240" w:lineRule="exact"/>
              <w:ind w:right="-79"/>
              <w:rPr>
                <w:rFonts w:ascii="CordiaUPC" w:hAnsi="CordiaUPC" w:cs="CordiaUPC"/>
                <w:color w:val="000000"/>
                <w:sz w:val="26"/>
                <w:szCs w:val="26"/>
                <w:lang w:val="en-US" w:bidi="th-TH"/>
              </w:rPr>
            </w:pPr>
          </w:p>
        </w:tc>
        <w:tc>
          <w:tcPr>
            <w:tcW w:w="1440" w:type="dxa"/>
          </w:tcPr>
          <w:p w14:paraId="0448CD99" w14:textId="77777777" w:rsidR="00CD0D0C" w:rsidRPr="004E7F04" w:rsidRDefault="00CD0D0C" w:rsidP="00713AB0">
            <w:pPr>
              <w:spacing w:line="240" w:lineRule="exact"/>
              <w:ind w:left="-117" w:right="-285"/>
              <w:jc w:val="center"/>
              <w:rPr>
                <w:rFonts w:ascii="CordiaUPC" w:hAnsi="CordiaUPC" w:cs="CordiaUPC"/>
                <w:snapToGrid w:val="0"/>
                <w:sz w:val="26"/>
                <w:szCs w:val="26"/>
                <w:lang w:val="en-US" w:eastAsia="th-TH" w:bidi="th-TH"/>
              </w:rPr>
            </w:pPr>
          </w:p>
        </w:tc>
        <w:tc>
          <w:tcPr>
            <w:tcW w:w="1170" w:type="dxa"/>
          </w:tcPr>
          <w:p w14:paraId="78041C27" w14:textId="70B2114E" w:rsidR="00CD0D0C" w:rsidRPr="004E7F04" w:rsidDel="00143B09" w:rsidRDefault="00CD0D0C" w:rsidP="00713AB0">
            <w:pPr>
              <w:spacing w:line="240" w:lineRule="exact"/>
              <w:ind w:left="-117" w:right="-108"/>
              <w:jc w:val="center"/>
              <w:rPr>
                <w:rFonts w:ascii="CordiaUPC" w:hAnsi="CordiaUPC" w:cs="CordiaUPC"/>
                <w:i/>
                <w:iCs/>
                <w:snapToGrid w:val="0"/>
                <w:sz w:val="26"/>
                <w:szCs w:val="26"/>
                <w:lang w:val="en-US" w:eastAsia="th-TH" w:bidi="th-TH"/>
              </w:rPr>
            </w:pPr>
            <w:r w:rsidRPr="004E7F04">
              <w:rPr>
                <w:rFonts w:ascii="CordiaUPC" w:hAnsi="CordiaUPC" w:cs="CordiaUPC" w:hint="cs"/>
                <w:i/>
                <w:iCs/>
                <w:snapToGrid w:val="0"/>
                <w:sz w:val="26"/>
                <w:szCs w:val="26"/>
                <w:lang w:val="en-US" w:eastAsia="th-TH" w:bidi="th-TH"/>
              </w:rPr>
              <w:t>(note 3</w:t>
            </w:r>
            <w:r w:rsidR="00731A60">
              <w:rPr>
                <w:rFonts w:ascii="CordiaUPC" w:hAnsi="CordiaUPC" w:cs="CordiaUPC"/>
                <w:i/>
                <w:iCs/>
                <w:snapToGrid w:val="0"/>
                <w:sz w:val="26"/>
                <w:szCs w:val="26"/>
                <w:lang w:val="en-US" w:eastAsia="th-TH" w:bidi="th-TH"/>
              </w:rPr>
              <w:t>4</w:t>
            </w:r>
            <w:r w:rsidRPr="004E7F04">
              <w:rPr>
                <w:rFonts w:ascii="CordiaUPC" w:hAnsi="CordiaUPC" w:cs="CordiaUPC" w:hint="cs"/>
                <w:i/>
                <w:iCs/>
                <w:snapToGrid w:val="0"/>
                <w:sz w:val="26"/>
                <w:szCs w:val="26"/>
                <w:lang w:val="en-US" w:eastAsia="th-TH" w:bidi="th-TH"/>
              </w:rPr>
              <w:t>.2)</w:t>
            </w:r>
          </w:p>
        </w:tc>
        <w:tc>
          <w:tcPr>
            <w:tcW w:w="1350" w:type="dxa"/>
          </w:tcPr>
          <w:p w14:paraId="50B8FF8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19" w:type="dxa"/>
          </w:tcPr>
          <w:p w14:paraId="6D58FB4F"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c>
          <w:tcPr>
            <w:tcW w:w="1100" w:type="dxa"/>
          </w:tcPr>
          <w:p w14:paraId="09AE0010" w14:textId="77777777" w:rsidR="00CD0D0C" w:rsidRPr="004E7F04" w:rsidRDefault="00CD0D0C" w:rsidP="00713AB0">
            <w:pPr>
              <w:spacing w:line="240" w:lineRule="exact"/>
              <w:ind w:left="-117" w:right="-108"/>
              <w:jc w:val="center"/>
              <w:rPr>
                <w:rFonts w:ascii="CordiaUPC" w:hAnsi="CordiaUPC" w:cs="CordiaUPC"/>
                <w:snapToGrid w:val="0"/>
                <w:sz w:val="26"/>
                <w:szCs w:val="26"/>
                <w:lang w:val="en-US" w:eastAsia="th-TH" w:bidi="th-TH"/>
              </w:rPr>
            </w:pPr>
          </w:p>
        </w:tc>
      </w:tr>
      <w:tr w:rsidR="00CD0D0C" w:rsidRPr="004E7F04" w14:paraId="155EFD1F" w14:textId="77777777" w:rsidTr="00BD6D5E">
        <w:trPr>
          <w:trHeight w:val="137"/>
        </w:trPr>
        <w:tc>
          <w:tcPr>
            <w:tcW w:w="3141" w:type="dxa"/>
          </w:tcPr>
          <w:p w14:paraId="04FAABFE" w14:textId="77777777" w:rsidR="00CD0D0C" w:rsidRPr="004E7F04" w:rsidRDefault="00CD0D0C" w:rsidP="00186972">
            <w:pPr>
              <w:spacing w:line="240" w:lineRule="exact"/>
              <w:ind w:right="-79"/>
              <w:rPr>
                <w:rFonts w:ascii="CordiaUPC" w:hAnsi="CordiaUPC" w:cs="CordiaUPC"/>
                <w:color w:val="000000"/>
                <w:sz w:val="26"/>
                <w:szCs w:val="26"/>
                <w:lang w:val="en-US" w:bidi="th-TH"/>
              </w:rPr>
            </w:pPr>
          </w:p>
        </w:tc>
        <w:tc>
          <w:tcPr>
            <w:tcW w:w="6179" w:type="dxa"/>
            <w:gridSpan w:val="5"/>
          </w:tcPr>
          <w:p w14:paraId="1FA4EE84" w14:textId="47A67899" w:rsidR="00CD0D0C" w:rsidRPr="004E7F04" w:rsidRDefault="00CD0D0C" w:rsidP="00186972">
            <w:pPr>
              <w:spacing w:line="240" w:lineRule="exact"/>
              <w:ind w:left="-117" w:right="-108"/>
              <w:jc w:val="center"/>
              <w:rPr>
                <w:rFonts w:ascii="CordiaUPC" w:hAnsi="CordiaUPC" w:cs="CordiaUPC"/>
                <w:snapToGrid w:val="0"/>
                <w:sz w:val="26"/>
                <w:szCs w:val="26"/>
                <w:lang w:val="en-US" w:eastAsia="th-TH" w:bidi="th-TH"/>
              </w:rPr>
            </w:pPr>
            <w:r w:rsidRPr="004E7F04">
              <w:rPr>
                <w:rFonts w:ascii="CordiaUPC" w:hAnsi="CordiaUPC" w:cs="CordiaUPC" w:hint="cs"/>
                <w:i/>
                <w:iCs/>
                <w:color w:val="000000"/>
                <w:sz w:val="26"/>
                <w:szCs w:val="26"/>
              </w:rPr>
              <w:t>(in million Baht</w:t>
            </w:r>
            <w:r w:rsidR="00701B5B">
              <w:rPr>
                <w:rFonts w:ascii="CordiaUPC" w:hAnsi="CordiaUPC" w:cs="CordiaUPC"/>
                <w:i/>
                <w:iCs/>
                <w:color w:val="000000"/>
                <w:sz w:val="26"/>
                <w:szCs w:val="26"/>
              </w:rPr>
              <w:t>)</w:t>
            </w:r>
          </w:p>
        </w:tc>
      </w:tr>
      <w:tr w:rsidR="00727B35" w:rsidRPr="00AD63BB" w14:paraId="32A96C02" w14:textId="77777777" w:rsidTr="00BD6D5E">
        <w:trPr>
          <w:trHeight w:val="137"/>
        </w:trPr>
        <w:tc>
          <w:tcPr>
            <w:tcW w:w="3141" w:type="dxa"/>
            <w:vAlign w:val="bottom"/>
          </w:tcPr>
          <w:p w14:paraId="516B3A29" w14:textId="6C6C512D" w:rsidR="00727B35" w:rsidRPr="00AD63BB" w:rsidRDefault="009431BA" w:rsidP="00727B35">
            <w:pPr>
              <w:pStyle w:val="Footer"/>
              <w:tabs>
                <w:tab w:val="left" w:pos="162"/>
              </w:tabs>
              <w:spacing w:line="240" w:lineRule="exact"/>
              <w:ind w:right="-110"/>
              <w:rPr>
                <w:rFonts w:ascii="CordiaUPC" w:hAnsi="CordiaUPC" w:cs="CordiaUPC"/>
                <w:color w:val="000000"/>
                <w:sz w:val="26"/>
                <w:szCs w:val="26"/>
                <w:lang w:val="en-US"/>
              </w:rPr>
            </w:pPr>
            <w:r w:rsidRPr="00AD63BB">
              <w:rPr>
                <w:rFonts w:ascii="CordiaUPC" w:hAnsi="CordiaUPC" w:cs="CordiaUPC"/>
                <w:color w:val="000000"/>
                <w:spacing w:val="-4"/>
                <w:sz w:val="26"/>
                <w:szCs w:val="26"/>
                <w:lang w:val="en-US"/>
              </w:rPr>
              <w:t>Beginning balance</w:t>
            </w:r>
          </w:p>
        </w:tc>
        <w:tc>
          <w:tcPr>
            <w:tcW w:w="1440" w:type="dxa"/>
            <w:vAlign w:val="bottom"/>
          </w:tcPr>
          <w:p w14:paraId="19A308B8" w14:textId="6B6D4610" w:rsidR="00727B35" w:rsidRPr="00AD63BB" w:rsidRDefault="00727B35" w:rsidP="00727B35">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70" w:type="dxa"/>
          </w:tcPr>
          <w:p w14:paraId="1E923BCF" w14:textId="5A25BF8F" w:rsidR="00727B35" w:rsidRPr="00AD63BB" w:rsidRDefault="00727B35" w:rsidP="00727B35">
            <w:pP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12</w:t>
            </w:r>
          </w:p>
        </w:tc>
        <w:tc>
          <w:tcPr>
            <w:tcW w:w="1350" w:type="dxa"/>
          </w:tcPr>
          <w:p w14:paraId="6B0D3A2E" w14:textId="7532B294" w:rsidR="00727B35" w:rsidRPr="00AD63BB" w:rsidRDefault="00727B35" w:rsidP="00727B35">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1,103</w:t>
            </w:r>
          </w:p>
        </w:tc>
        <w:tc>
          <w:tcPr>
            <w:tcW w:w="1119" w:type="dxa"/>
            <w:vAlign w:val="bottom"/>
          </w:tcPr>
          <w:p w14:paraId="757DE993" w14:textId="34F9CB9B" w:rsidR="00727B35" w:rsidRPr="00AD63BB" w:rsidRDefault="00727B35" w:rsidP="00727B35">
            <w:pP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309</w:t>
            </w:r>
          </w:p>
        </w:tc>
        <w:tc>
          <w:tcPr>
            <w:tcW w:w="1100" w:type="dxa"/>
          </w:tcPr>
          <w:p w14:paraId="7A7697C5" w14:textId="6E04CC40" w:rsidR="00727B35" w:rsidRPr="00AD63BB" w:rsidRDefault="00727B35" w:rsidP="00727B35">
            <w:pP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1,424</w:t>
            </w:r>
          </w:p>
        </w:tc>
      </w:tr>
      <w:tr w:rsidR="00727B35" w:rsidRPr="00AD63BB" w14:paraId="33EDB73E" w14:textId="77777777" w:rsidTr="00BD6D5E">
        <w:trPr>
          <w:trHeight w:val="137"/>
        </w:trPr>
        <w:tc>
          <w:tcPr>
            <w:tcW w:w="3141" w:type="dxa"/>
          </w:tcPr>
          <w:p w14:paraId="4B51BC81" w14:textId="77777777" w:rsidR="00727B35" w:rsidRPr="00AD63BB" w:rsidRDefault="00727B35" w:rsidP="00727B35">
            <w:pPr>
              <w:tabs>
                <w:tab w:val="left" w:pos="162"/>
              </w:tabs>
              <w:spacing w:line="240" w:lineRule="exact"/>
              <w:ind w:right="1"/>
              <w:rPr>
                <w:rFonts w:ascii="CordiaUPC" w:hAnsi="CordiaUPC" w:cs="CordiaUPC"/>
                <w:color w:val="000000"/>
                <w:sz w:val="26"/>
                <w:szCs w:val="26"/>
                <w:lang w:val="en-US"/>
              </w:rPr>
            </w:pPr>
            <w:r w:rsidRPr="00AD63BB">
              <w:rPr>
                <w:rFonts w:ascii="CordiaUPC" w:hAnsi="CordiaUPC" w:cs="CordiaUPC" w:hint="cs"/>
                <w:color w:val="000000"/>
                <w:sz w:val="26"/>
                <w:szCs w:val="26"/>
                <w:lang w:val="en-US"/>
              </w:rPr>
              <w:t>Provisions increase</w:t>
            </w:r>
          </w:p>
        </w:tc>
        <w:tc>
          <w:tcPr>
            <w:tcW w:w="1440" w:type="dxa"/>
            <w:vAlign w:val="bottom"/>
          </w:tcPr>
          <w:p w14:paraId="19B98BCA" w14:textId="491CB660" w:rsidR="00727B35" w:rsidRPr="00AD63BB" w:rsidRDefault="00727B35" w:rsidP="00727B35">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70" w:type="dxa"/>
          </w:tcPr>
          <w:p w14:paraId="7E347F93" w14:textId="6D8D55EB" w:rsidR="00727B35" w:rsidRPr="00AD63BB" w:rsidRDefault="00727B35" w:rsidP="00727B35">
            <w:pP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49</w:t>
            </w:r>
          </w:p>
        </w:tc>
        <w:tc>
          <w:tcPr>
            <w:tcW w:w="1350" w:type="dxa"/>
          </w:tcPr>
          <w:p w14:paraId="3F0F1746" w14:textId="6225F86D" w:rsidR="00727B35" w:rsidRPr="00AD63BB" w:rsidRDefault="00727B35" w:rsidP="00727B35">
            <w:pP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186</w:t>
            </w:r>
          </w:p>
        </w:tc>
        <w:tc>
          <w:tcPr>
            <w:tcW w:w="1119" w:type="dxa"/>
            <w:vAlign w:val="bottom"/>
          </w:tcPr>
          <w:p w14:paraId="38E297A7" w14:textId="65B868B4" w:rsidR="00727B35" w:rsidRPr="00AD63BB" w:rsidRDefault="00727B35" w:rsidP="00727B35">
            <w:pP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302</w:t>
            </w:r>
          </w:p>
        </w:tc>
        <w:tc>
          <w:tcPr>
            <w:tcW w:w="1100" w:type="dxa"/>
          </w:tcPr>
          <w:p w14:paraId="67E0BE34" w14:textId="6E95ABF0" w:rsidR="00727B35" w:rsidRPr="00AD63BB" w:rsidRDefault="00727B35" w:rsidP="00727B35">
            <w:pP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537</w:t>
            </w:r>
          </w:p>
        </w:tc>
      </w:tr>
      <w:tr w:rsidR="00727B35" w:rsidRPr="004E7F04" w14:paraId="77093F02" w14:textId="77777777" w:rsidTr="0044778A">
        <w:trPr>
          <w:trHeight w:val="137"/>
        </w:trPr>
        <w:tc>
          <w:tcPr>
            <w:tcW w:w="3141" w:type="dxa"/>
          </w:tcPr>
          <w:p w14:paraId="10351D62" w14:textId="77777777" w:rsidR="00727B35" w:rsidRPr="00AD63BB" w:rsidRDefault="00727B35" w:rsidP="00727B35">
            <w:pPr>
              <w:tabs>
                <w:tab w:val="left" w:pos="162"/>
              </w:tabs>
              <w:spacing w:line="240" w:lineRule="exact"/>
              <w:ind w:right="1"/>
              <w:rPr>
                <w:rFonts w:ascii="CordiaUPC" w:hAnsi="CordiaUPC" w:cs="CordiaUPC"/>
                <w:color w:val="000000"/>
                <w:sz w:val="26"/>
                <w:szCs w:val="26"/>
                <w:lang w:val="en-US"/>
              </w:rPr>
            </w:pPr>
            <w:r w:rsidRPr="00AD63BB">
              <w:rPr>
                <w:rFonts w:ascii="CordiaUPC" w:hAnsi="CordiaUPC" w:cs="CordiaUPC" w:hint="cs"/>
                <w:color w:val="000000"/>
                <w:sz w:val="26"/>
                <w:szCs w:val="26"/>
                <w:lang w:val="en-US"/>
              </w:rPr>
              <w:t>Paid during the year</w:t>
            </w:r>
          </w:p>
        </w:tc>
        <w:tc>
          <w:tcPr>
            <w:tcW w:w="1440" w:type="dxa"/>
            <w:vAlign w:val="bottom"/>
          </w:tcPr>
          <w:p w14:paraId="60B4E290" w14:textId="24413AE5" w:rsidR="00727B35" w:rsidRPr="00AD63BB" w:rsidRDefault="00727B35" w:rsidP="00727B35">
            <w:pPr>
              <w:pBdr>
                <w:bottom w:val="single" w:sz="4" w:space="1" w:color="auto"/>
              </w:pBd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70" w:type="dxa"/>
          </w:tcPr>
          <w:p w14:paraId="1664945E" w14:textId="5B31ABE9" w:rsidR="00727B35" w:rsidRPr="00AD63BB" w:rsidRDefault="00727B35" w:rsidP="00727B35">
            <w:pPr>
              <w:pBdr>
                <w:bottom w:val="single" w:sz="4" w:space="1" w:color="auto"/>
              </w:pBdr>
              <w:tabs>
                <w:tab w:val="decimal" w:pos="79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(45)</w:t>
            </w:r>
          </w:p>
        </w:tc>
        <w:tc>
          <w:tcPr>
            <w:tcW w:w="1350" w:type="dxa"/>
          </w:tcPr>
          <w:p w14:paraId="2B9C9CC3" w14:textId="7136AB05" w:rsidR="00727B35" w:rsidRPr="00AD63BB" w:rsidRDefault="00727B35" w:rsidP="00727B35">
            <w:pPr>
              <w:pBdr>
                <w:bottom w:val="single" w:sz="4" w:space="1" w:color="auto"/>
              </w:pBdr>
              <w:tabs>
                <w:tab w:val="decimal" w:pos="1000"/>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w:t>
            </w:r>
          </w:p>
        </w:tc>
        <w:tc>
          <w:tcPr>
            <w:tcW w:w="1119" w:type="dxa"/>
            <w:vAlign w:val="bottom"/>
          </w:tcPr>
          <w:p w14:paraId="763E6D69" w14:textId="4E055C95" w:rsidR="00727B35" w:rsidRPr="00AD63BB" w:rsidRDefault="00727B35" w:rsidP="00727B35">
            <w:pPr>
              <w:pBdr>
                <w:bottom w:val="single" w:sz="4" w:space="1" w:color="auto"/>
              </w:pBd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(471)</w:t>
            </w:r>
          </w:p>
        </w:tc>
        <w:tc>
          <w:tcPr>
            <w:tcW w:w="1100" w:type="dxa"/>
          </w:tcPr>
          <w:p w14:paraId="53F848AF" w14:textId="09CE7C05" w:rsidR="00727B35" w:rsidRPr="00AD63BB" w:rsidRDefault="00727B35" w:rsidP="00727B35">
            <w:pPr>
              <w:pBdr>
                <w:bottom w:val="single" w:sz="4" w:space="1" w:color="auto"/>
              </w:pBdr>
              <w:tabs>
                <w:tab w:val="decimal" w:pos="796"/>
              </w:tabs>
              <w:spacing w:line="240" w:lineRule="exact"/>
              <w:rPr>
                <w:rFonts w:ascii="CordiaUPC" w:hAnsi="CordiaUPC" w:cs="CordiaUPC"/>
                <w:color w:val="000000"/>
                <w:sz w:val="26"/>
                <w:szCs w:val="26"/>
              </w:rPr>
            </w:pPr>
            <w:r w:rsidRPr="00AD63BB">
              <w:rPr>
                <w:rFonts w:ascii="CordiaUPC" w:hAnsi="CordiaUPC" w:cs="CordiaUPC" w:hint="cs"/>
                <w:color w:val="000000"/>
                <w:sz w:val="26"/>
                <w:szCs w:val="26"/>
              </w:rPr>
              <w:t>(516)</w:t>
            </w:r>
          </w:p>
        </w:tc>
      </w:tr>
      <w:tr w:rsidR="00727B35" w:rsidRPr="004E7F04" w14:paraId="1DB578E6" w14:textId="77777777" w:rsidTr="00003E23">
        <w:trPr>
          <w:trHeight w:val="137"/>
        </w:trPr>
        <w:tc>
          <w:tcPr>
            <w:tcW w:w="3141" w:type="dxa"/>
            <w:vAlign w:val="bottom"/>
          </w:tcPr>
          <w:p w14:paraId="38C31CF9" w14:textId="7BE8422C" w:rsidR="00727B35" w:rsidRPr="004E7F04" w:rsidRDefault="00727B35" w:rsidP="00727B35">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31 December 20</w:t>
            </w:r>
            <w:r>
              <w:rPr>
                <w:rFonts w:ascii="CordiaUPC" w:hAnsi="CordiaUPC" w:cs="CordiaUPC"/>
                <w:b/>
                <w:bCs/>
                <w:color w:val="000000"/>
                <w:sz w:val="26"/>
                <w:szCs w:val="26"/>
                <w:lang w:val="en-US"/>
              </w:rPr>
              <w:t>20</w:t>
            </w:r>
          </w:p>
        </w:tc>
        <w:tc>
          <w:tcPr>
            <w:tcW w:w="1440" w:type="dxa"/>
            <w:vAlign w:val="bottom"/>
          </w:tcPr>
          <w:p w14:paraId="303B5001" w14:textId="51788C1B" w:rsidR="00727B35" w:rsidRPr="004E7F04" w:rsidRDefault="00727B35" w:rsidP="00727B35">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w:t>
            </w:r>
          </w:p>
        </w:tc>
        <w:tc>
          <w:tcPr>
            <w:tcW w:w="1170" w:type="dxa"/>
          </w:tcPr>
          <w:p w14:paraId="6E78FE24" w14:textId="18A3BBCE" w:rsidR="00727B35" w:rsidRPr="004E7F04" w:rsidRDefault="00727B35" w:rsidP="00727B35">
            <w:pPr>
              <w:tabs>
                <w:tab w:val="decimal" w:pos="79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16</w:t>
            </w:r>
          </w:p>
        </w:tc>
        <w:tc>
          <w:tcPr>
            <w:tcW w:w="1350" w:type="dxa"/>
          </w:tcPr>
          <w:p w14:paraId="32BAABBB" w14:textId="5C689910" w:rsidR="00727B35" w:rsidRPr="004E7F04" w:rsidRDefault="00727B35" w:rsidP="00727B35">
            <w:pPr>
              <w:tabs>
                <w:tab w:val="decimal" w:pos="1000"/>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1,289</w:t>
            </w:r>
          </w:p>
        </w:tc>
        <w:tc>
          <w:tcPr>
            <w:tcW w:w="1119" w:type="dxa"/>
            <w:vAlign w:val="bottom"/>
          </w:tcPr>
          <w:p w14:paraId="433A8B9F" w14:textId="33C4E2BD" w:rsidR="00727B35" w:rsidRPr="004E7F04" w:rsidRDefault="00727B35" w:rsidP="00727B35">
            <w:pPr>
              <w:tabs>
                <w:tab w:val="decimal" w:pos="796"/>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140</w:t>
            </w:r>
          </w:p>
        </w:tc>
        <w:tc>
          <w:tcPr>
            <w:tcW w:w="1100" w:type="dxa"/>
          </w:tcPr>
          <w:p w14:paraId="380B1F1D" w14:textId="233B4407" w:rsidR="00727B35" w:rsidRPr="004E7F04" w:rsidRDefault="00727B35" w:rsidP="00727B35">
            <w:pPr>
              <w:tabs>
                <w:tab w:val="decimal" w:pos="796"/>
              </w:tabs>
              <w:spacing w:line="240" w:lineRule="exact"/>
              <w:rPr>
                <w:rFonts w:ascii="CordiaUPC" w:hAnsi="CordiaUPC" w:cs="CordiaUPC"/>
                <w:b/>
                <w:bCs/>
                <w:color w:val="000000"/>
                <w:sz w:val="26"/>
                <w:szCs w:val="26"/>
              </w:rPr>
            </w:pPr>
            <w:r w:rsidRPr="004E7F04">
              <w:rPr>
                <w:rFonts w:ascii="CordiaUPC" w:hAnsi="CordiaUPC" w:cs="CordiaUPC" w:hint="cs"/>
                <w:b/>
                <w:bCs/>
                <w:color w:val="000000"/>
                <w:sz w:val="26"/>
                <w:szCs w:val="26"/>
              </w:rPr>
              <w:t>1,445</w:t>
            </w:r>
          </w:p>
        </w:tc>
      </w:tr>
      <w:tr w:rsidR="00AD63BB" w:rsidRPr="004E7F04" w14:paraId="609E5315" w14:textId="77777777" w:rsidTr="00124B11">
        <w:trPr>
          <w:trHeight w:val="137"/>
        </w:trPr>
        <w:tc>
          <w:tcPr>
            <w:tcW w:w="3141" w:type="dxa"/>
            <w:vAlign w:val="bottom"/>
          </w:tcPr>
          <w:p w14:paraId="24231797" w14:textId="7C2326C2" w:rsidR="00AD63BB" w:rsidRPr="004E7F04" w:rsidRDefault="00AD63BB" w:rsidP="00AD63BB">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Provision increase</w:t>
            </w:r>
            <w:r>
              <w:rPr>
                <w:rFonts w:ascii="CordiaUPC" w:hAnsi="CordiaUPC" w:cs="CordiaUPC"/>
                <w:color w:val="000000"/>
                <w:sz w:val="26"/>
                <w:szCs w:val="26"/>
                <w:lang w:val="en-US"/>
              </w:rPr>
              <w:t xml:space="preserve"> </w:t>
            </w:r>
            <w:r w:rsidRPr="004E7F04">
              <w:rPr>
                <w:rFonts w:ascii="CordiaUPC" w:hAnsi="CordiaUPC" w:cs="CordiaUPC" w:hint="cs"/>
                <w:color w:val="000000"/>
                <w:sz w:val="26"/>
                <w:szCs w:val="26"/>
                <w:lang w:val="en-US"/>
              </w:rPr>
              <w:t>(decrease)</w:t>
            </w:r>
          </w:p>
        </w:tc>
        <w:tc>
          <w:tcPr>
            <w:tcW w:w="1440" w:type="dxa"/>
            <w:vAlign w:val="bottom"/>
          </w:tcPr>
          <w:p w14:paraId="714CC0F0" w14:textId="610C575B" w:rsidR="00AD63BB" w:rsidRPr="004E7F04" w:rsidRDefault="00AD63BB" w:rsidP="00AD63BB">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70" w:type="dxa"/>
          </w:tcPr>
          <w:p w14:paraId="2892A329" w14:textId="3180393E" w:rsidR="00AD63BB" w:rsidRPr="004E7F04" w:rsidRDefault="00AD63BB" w:rsidP="00AD63BB">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5</w:t>
            </w:r>
          </w:p>
        </w:tc>
        <w:tc>
          <w:tcPr>
            <w:tcW w:w="1350" w:type="dxa"/>
          </w:tcPr>
          <w:p w14:paraId="1C8A2BFF" w14:textId="1F20CAAE" w:rsidR="00AD63BB" w:rsidRPr="004E7F04" w:rsidRDefault="00AD63BB" w:rsidP="00AD63BB">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(289)</w:t>
            </w:r>
          </w:p>
        </w:tc>
        <w:tc>
          <w:tcPr>
            <w:tcW w:w="1119" w:type="dxa"/>
            <w:vAlign w:val="bottom"/>
          </w:tcPr>
          <w:p w14:paraId="0B86C3B3" w14:textId="480C2FCE" w:rsidR="00AD63BB" w:rsidRPr="004E7F04" w:rsidRDefault="00AD63BB" w:rsidP="00AD63BB">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116</w:t>
            </w:r>
          </w:p>
        </w:tc>
        <w:tc>
          <w:tcPr>
            <w:tcW w:w="1100" w:type="dxa"/>
          </w:tcPr>
          <w:p w14:paraId="4C0E6DFD" w14:textId="1692CD54" w:rsidR="00AD63BB" w:rsidRPr="004E7F04" w:rsidRDefault="00AD63BB" w:rsidP="00AD63BB">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(168)</w:t>
            </w:r>
          </w:p>
        </w:tc>
      </w:tr>
      <w:tr w:rsidR="00AD63BB" w:rsidRPr="004E7F04" w14:paraId="305B25B9" w14:textId="77777777" w:rsidTr="00A60207">
        <w:trPr>
          <w:trHeight w:val="137"/>
        </w:trPr>
        <w:tc>
          <w:tcPr>
            <w:tcW w:w="3141" w:type="dxa"/>
          </w:tcPr>
          <w:p w14:paraId="44115000" w14:textId="4D1025AB" w:rsidR="00AD63BB" w:rsidRPr="004E7F04" w:rsidRDefault="00AD63BB" w:rsidP="00AD63BB">
            <w:pPr>
              <w:tabs>
                <w:tab w:val="left" w:pos="162"/>
              </w:tabs>
              <w:spacing w:line="240" w:lineRule="exact"/>
              <w:ind w:right="1"/>
              <w:rPr>
                <w:rFonts w:ascii="CordiaUPC" w:hAnsi="CordiaUPC" w:cs="CordiaUPC"/>
                <w:color w:val="000000"/>
                <w:sz w:val="26"/>
                <w:szCs w:val="26"/>
                <w:lang w:val="en-US"/>
              </w:rPr>
            </w:pPr>
            <w:r w:rsidRPr="004E7F04">
              <w:rPr>
                <w:rFonts w:ascii="CordiaUPC" w:hAnsi="CordiaUPC" w:cs="CordiaUPC" w:hint="cs"/>
                <w:color w:val="000000"/>
                <w:sz w:val="26"/>
                <w:szCs w:val="26"/>
                <w:lang w:val="en-US"/>
              </w:rPr>
              <w:t xml:space="preserve">Paid during the </w:t>
            </w:r>
            <w:r w:rsidR="00560610">
              <w:rPr>
                <w:rFonts w:ascii="CordiaUPC" w:hAnsi="CordiaUPC" w:cs="CordiaUPC"/>
                <w:color w:val="000000"/>
                <w:sz w:val="26"/>
                <w:szCs w:val="26"/>
                <w:lang w:val="en-US"/>
              </w:rPr>
              <w:t>period</w:t>
            </w:r>
          </w:p>
        </w:tc>
        <w:tc>
          <w:tcPr>
            <w:tcW w:w="1440" w:type="dxa"/>
            <w:vAlign w:val="bottom"/>
          </w:tcPr>
          <w:p w14:paraId="6736FAC5" w14:textId="18DBBAAD" w:rsidR="00AD63BB" w:rsidRPr="004E7F04" w:rsidRDefault="00AD63BB" w:rsidP="00AD63BB">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70" w:type="dxa"/>
          </w:tcPr>
          <w:p w14:paraId="433F518D" w14:textId="40954A4D" w:rsidR="00AD63BB" w:rsidRPr="004E7F04" w:rsidRDefault="00AD63BB" w:rsidP="00AD63BB">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(1)</w:t>
            </w:r>
          </w:p>
        </w:tc>
        <w:tc>
          <w:tcPr>
            <w:tcW w:w="1350" w:type="dxa"/>
          </w:tcPr>
          <w:p w14:paraId="6F285CF8" w14:textId="3A504271" w:rsidR="00AD63BB" w:rsidRPr="004E7F04" w:rsidRDefault="00AD63BB" w:rsidP="00AD63BB">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119" w:type="dxa"/>
            <w:vAlign w:val="bottom"/>
          </w:tcPr>
          <w:p w14:paraId="7A83929F" w14:textId="3411B40E" w:rsidR="00AD63BB" w:rsidRPr="004E7F04" w:rsidRDefault="00AD63BB" w:rsidP="00AD63BB">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(48)</w:t>
            </w:r>
          </w:p>
        </w:tc>
        <w:tc>
          <w:tcPr>
            <w:tcW w:w="1100" w:type="dxa"/>
          </w:tcPr>
          <w:p w14:paraId="249CD9C5" w14:textId="2635501C" w:rsidR="00AD63BB" w:rsidRPr="004E7F04" w:rsidRDefault="00AD63BB" w:rsidP="00AD63BB">
            <w:pPr>
              <w:tabs>
                <w:tab w:val="decimal" w:pos="796"/>
              </w:tabs>
              <w:spacing w:line="240" w:lineRule="exact"/>
              <w:rPr>
                <w:rFonts w:ascii="CordiaUPC" w:hAnsi="CordiaUPC" w:cs="CordiaUPC"/>
                <w:color w:val="000000"/>
                <w:sz w:val="26"/>
                <w:szCs w:val="26"/>
              </w:rPr>
            </w:pPr>
            <w:r>
              <w:rPr>
                <w:rFonts w:ascii="CordiaUPC" w:hAnsi="CordiaUPC" w:cs="CordiaUPC"/>
                <w:color w:val="000000"/>
                <w:sz w:val="26"/>
                <w:szCs w:val="26"/>
              </w:rPr>
              <w:t>(49)</w:t>
            </w:r>
          </w:p>
        </w:tc>
      </w:tr>
      <w:tr w:rsidR="00AD63BB" w:rsidRPr="004E7F04" w14:paraId="39474356" w14:textId="77777777" w:rsidTr="00BD6D5E">
        <w:trPr>
          <w:trHeight w:val="137"/>
        </w:trPr>
        <w:tc>
          <w:tcPr>
            <w:tcW w:w="3141" w:type="dxa"/>
            <w:vAlign w:val="bottom"/>
          </w:tcPr>
          <w:p w14:paraId="4FE614B4" w14:textId="1DB60B4A" w:rsidR="00AD63BB" w:rsidRPr="004E7F04" w:rsidRDefault="00AD63BB" w:rsidP="00AD63BB">
            <w:pPr>
              <w:tabs>
                <w:tab w:val="left" w:pos="162"/>
              </w:tabs>
              <w:spacing w:line="240" w:lineRule="exact"/>
              <w:ind w:right="1"/>
              <w:rPr>
                <w:rFonts w:ascii="CordiaUPC" w:hAnsi="CordiaUPC" w:cs="CordiaUPC"/>
                <w:b/>
                <w:bCs/>
                <w:color w:val="000000"/>
                <w:sz w:val="26"/>
                <w:szCs w:val="26"/>
                <w:lang w:val="en-US"/>
              </w:rPr>
            </w:pPr>
            <w:r w:rsidRPr="004E7F04">
              <w:rPr>
                <w:rFonts w:ascii="CordiaUPC" w:hAnsi="CordiaUPC" w:cs="CordiaUPC" w:hint="cs"/>
                <w:b/>
                <w:bCs/>
                <w:color w:val="000000"/>
                <w:sz w:val="26"/>
                <w:szCs w:val="26"/>
                <w:lang w:val="en-US"/>
              </w:rPr>
              <w:t>At 3</w:t>
            </w:r>
            <w:r>
              <w:rPr>
                <w:rFonts w:ascii="CordiaUPC" w:hAnsi="CordiaUPC" w:cs="CordiaUPC"/>
                <w:b/>
                <w:bCs/>
                <w:color w:val="000000"/>
                <w:sz w:val="26"/>
                <w:szCs w:val="26"/>
                <w:lang w:val="en-US"/>
              </w:rPr>
              <w:t>0</w:t>
            </w:r>
            <w:r w:rsidRPr="004E7F04">
              <w:rPr>
                <w:rFonts w:ascii="CordiaUPC" w:hAnsi="CordiaUPC" w:cs="CordiaUPC" w:hint="cs"/>
                <w:b/>
                <w:bCs/>
                <w:color w:val="000000"/>
                <w:sz w:val="26"/>
                <w:szCs w:val="26"/>
                <w:lang w:val="en-US"/>
              </w:rPr>
              <w:t xml:space="preserve"> </w:t>
            </w:r>
            <w:r>
              <w:rPr>
                <w:rFonts w:ascii="CordiaUPC" w:hAnsi="CordiaUPC" w:cs="CordiaUPC"/>
                <w:b/>
                <w:bCs/>
                <w:color w:val="000000"/>
                <w:sz w:val="26"/>
                <w:szCs w:val="26"/>
                <w:lang w:val="en-US"/>
              </w:rPr>
              <w:t>June</w:t>
            </w:r>
            <w:r w:rsidRPr="004E7F04">
              <w:rPr>
                <w:rFonts w:ascii="CordiaUPC" w:hAnsi="CordiaUPC" w:cs="CordiaUPC" w:hint="cs"/>
                <w:b/>
                <w:bCs/>
                <w:color w:val="000000"/>
                <w:sz w:val="26"/>
                <w:szCs w:val="26"/>
                <w:lang w:val="en-US"/>
              </w:rPr>
              <w:t xml:space="preserve"> 202</w:t>
            </w:r>
            <w:r>
              <w:rPr>
                <w:rFonts w:ascii="CordiaUPC" w:hAnsi="CordiaUPC" w:cs="CordiaUPC"/>
                <w:b/>
                <w:bCs/>
                <w:color w:val="000000"/>
                <w:sz w:val="26"/>
                <w:szCs w:val="26"/>
                <w:lang w:val="en-US"/>
              </w:rPr>
              <w:t>1</w:t>
            </w:r>
          </w:p>
        </w:tc>
        <w:tc>
          <w:tcPr>
            <w:tcW w:w="1440" w:type="dxa"/>
            <w:vAlign w:val="bottom"/>
          </w:tcPr>
          <w:p w14:paraId="48B51A3A" w14:textId="664EFF89" w:rsidR="00AD63BB" w:rsidRPr="004E7F04" w:rsidRDefault="00AD63BB" w:rsidP="00AD63BB">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w:t>
            </w:r>
          </w:p>
        </w:tc>
        <w:tc>
          <w:tcPr>
            <w:tcW w:w="1170" w:type="dxa"/>
          </w:tcPr>
          <w:p w14:paraId="66BBFEEE" w14:textId="7FAE21E7" w:rsidR="00AD63BB" w:rsidRPr="004E7F04" w:rsidRDefault="00AD63BB" w:rsidP="00AD63BB">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Pr>
                <w:rFonts w:ascii="CordiaUPC" w:hAnsi="CordiaUPC" w:cs="CordiaUPC"/>
                <w:b/>
                <w:bCs/>
                <w:color w:val="000000"/>
                <w:sz w:val="26"/>
                <w:szCs w:val="26"/>
              </w:rPr>
              <w:t>20</w:t>
            </w:r>
          </w:p>
        </w:tc>
        <w:tc>
          <w:tcPr>
            <w:tcW w:w="1350" w:type="dxa"/>
          </w:tcPr>
          <w:p w14:paraId="552FE4D3" w14:textId="565793C7" w:rsidR="00AD63BB" w:rsidRPr="004E7F04" w:rsidRDefault="00AD63BB" w:rsidP="00AD63BB">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1,000</w:t>
            </w:r>
          </w:p>
        </w:tc>
        <w:tc>
          <w:tcPr>
            <w:tcW w:w="1119" w:type="dxa"/>
            <w:vAlign w:val="bottom"/>
          </w:tcPr>
          <w:p w14:paraId="6E86A9A0" w14:textId="78CD12AE" w:rsidR="00AD63BB" w:rsidRPr="004E7F04" w:rsidRDefault="00AD63BB" w:rsidP="00AD63BB">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Pr>
                <w:rFonts w:ascii="CordiaUPC" w:hAnsi="CordiaUPC" w:cs="CordiaUPC"/>
                <w:b/>
                <w:bCs/>
                <w:color w:val="000000"/>
                <w:sz w:val="26"/>
                <w:szCs w:val="26"/>
              </w:rPr>
              <w:t>208</w:t>
            </w:r>
          </w:p>
        </w:tc>
        <w:tc>
          <w:tcPr>
            <w:tcW w:w="1100" w:type="dxa"/>
          </w:tcPr>
          <w:p w14:paraId="3F263EE2" w14:textId="6E5291CC" w:rsidR="00AD63BB" w:rsidRPr="004E7F04" w:rsidRDefault="00AD63BB" w:rsidP="00AD63BB">
            <w:pPr>
              <w:pBdr>
                <w:top w:val="single" w:sz="4" w:space="1" w:color="auto"/>
                <w:bottom w:val="double" w:sz="4" w:space="1" w:color="auto"/>
              </w:pBdr>
              <w:tabs>
                <w:tab w:val="decimal" w:pos="796"/>
              </w:tabs>
              <w:spacing w:line="240" w:lineRule="exact"/>
              <w:rPr>
                <w:rFonts w:ascii="CordiaUPC" w:hAnsi="CordiaUPC" w:cs="CordiaUPC"/>
                <w:b/>
                <w:bCs/>
                <w:color w:val="000000"/>
                <w:sz w:val="26"/>
                <w:szCs w:val="26"/>
              </w:rPr>
            </w:pPr>
            <w:r>
              <w:rPr>
                <w:rFonts w:ascii="CordiaUPC" w:hAnsi="CordiaUPC" w:cs="CordiaUPC"/>
                <w:b/>
                <w:bCs/>
                <w:color w:val="000000"/>
                <w:sz w:val="26"/>
                <w:szCs w:val="26"/>
              </w:rPr>
              <w:t>1,228</w:t>
            </w:r>
          </w:p>
        </w:tc>
      </w:tr>
    </w:tbl>
    <w:p w14:paraId="0642D90F" w14:textId="77777777" w:rsidR="00FF797B" w:rsidRPr="00551FA5" w:rsidRDefault="00FF797B" w:rsidP="00D0659A">
      <w:pPr>
        <w:spacing w:line="240" w:lineRule="atLeast"/>
        <w:rPr>
          <w:rFonts w:ascii="CordiaUPC" w:hAnsi="CordiaUPC" w:cs="CordiaUPC"/>
          <w:sz w:val="26"/>
          <w:szCs w:val="26"/>
          <w:lang w:bidi="th-TH"/>
        </w:rPr>
      </w:pPr>
    </w:p>
    <w:p w14:paraId="4D8DDB42" w14:textId="3939E2ED" w:rsidR="00C412EB" w:rsidRPr="00551FA5" w:rsidRDefault="00CE4231" w:rsidP="00D0659A">
      <w:pPr>
        <w:spacing w:line="240" w:lineRule="atLeast"/>
        <w:ind w:left="540" w:hanging="540"/>
        <w:rPr>
          <w:rFonts w:ascii="CordiaUPC" w:hAnsi="CordiaUPC" w:cs="CordiaUPC"/>
          <w:b/>
          <w:bCs/>
          <w:sz w:val="28"/>
          <w:szCs w:val="28"/>
          <w:lang w:bidi="th-TH"/>
        </w:rPr>
      </w:pPr>
      <w:r w:rsidRPr="00551FA5">
        <w:rPr>
          <w:rFonts w:ascii="CordiaUPC" w:hAnsi="CordiaUPC" w:cs="CordiaUPC" w:hint="cs"/>
          <w:b/>
          <w:bCs/>
          <w:sz w:val="28"/>
          <w:szCs w:val="28"/>
          <w:lang w:bidi="th-TH"/>
        </w:rPr>
        <w:t>2</w:t>
      </w:r>
      <w:r w:rsidR="00731A60">
        <w:rPr>
          <w:rFonts w:ascii="CordiaUPC" w:hAnsi="CordiaUPC" w:cs="CordiaUPC"/>
          <w:b/>
          <w:bCs/>
          <w:sz w:val="28"/>
          <w:szCs w:val="28"/>
          <w:lang w:bidi="th-TH"/>
        </w:rPr>
        <w:t>6</w:t>
      </w:r>
      <w:r w:rsidR="00A32864" w:rsidRPr="00551FA5">
        <w:rPr>
          <w:rFonts w:ascii="CordiaUPC" w:hAnsi="CordiaUPC" w:cs="CordiaUPC" w:hint="cs"/>
          <w:b/>
          <w:bCs/>
          <w:sz w:val="28"/>
          <w:szCs w:val="28"/>
          <w:lang w:bidi="th-TH"/>
        </w:rPr>
        <w:tab/>
      </w:r>
      <w:r w:rsidR="009A6BA8" w:rsidRPr="00551FA5">
        <w:rPr>
          <w:rFonts w:ascii="CordiaUPC" w:hAnsi="CordiaUPC" w:cs="CordiaUPC" w:hint="cs"/>
          <w:b/>
          <w:bCs/>
          <w:sz w:val="28"/>
          <w:szCs w:val="28"/>
          <w:lang w:bidi="th-TH"/>
        </w:rPr>
        <w:t>Deferred revenue</w:t>
      </w:r>
    </w:p>
    <w:p w14:paraId="56213F67" w14:textId="77777777" w:rsidR="000C4B48" w:rsidRPr="00551FA5" w:rsidRDefault="00963FDB" w:rsidP="00D0659A">
      <w:pPr>
        <w:spacing w:line="240" w:lineRule="atLeast"/>
        <w:ind w:left="540" w:hanging="540"/>
        <w:rPr>
          <w:rFonts w:ascii="CordiaUPC" w:hAnsi="CordiaUPC" w:cs="CordiaUPC"/>
          <w:b/>
          <w:bCs/>
          <w:sz w:val="26"/>
          <w:szCs w:val="26"/>
          <w:lang w:val="en-US" w:bidi="th-TH"/>
        </w:rPr>
      </w:pPr>
      <w:r w:rsidRPr="00551FA5">
        <w:rPr>
          <w:rFonts w:ascii="CordiaUPC" w:hAnsi="CordiaUPC" w:cs="CordiaUPC" w:hint="cs"/>
          <w:b/>
          <w:bCs/>
          <w:sz w:val="26"/>
          <w:szCs w:val="26"/>
        </w:rPr>
        <w:t xml:space="preserve"> </w:t>
      </w:r>
    </w:p>
    <w:tbl>
      <w:tblPr>
        <w:tblW w:w="9280" w:type="dxa"/>
        <w:tblInd w:w="441" w:type="dxa"/>
        <w:tblLayout w:type="fixed"/>
        <w:tblLook w:val="01E0" w:firstRow="1" w:lastRow="1" w:firstColumn="1" w:lastColumn="1" w:noHBand="0" w:noVBand="0"/>
      </w:tblPr>
      <w:tblGrid>
        <w:gridCol w:w="6220"/>
        <w:gridCol w:w="1440"/>
        <w:gridCol w:w="284"/>
        <w:gridCol w:w="1336"/>
      </w:tblGrid>
      <w:tr w:rsidR="002F1D38" w:rsidRPr="00551FA5" w14:paraId="56BDEF63" w14:textId="77777777" w:rsidTr="00475CD1">
        <w:trPr>
          <w:trHeight w:val="137"/>
        </w:trPr>
        <w:tc>
          <w:tcPr>
            <w:tcW w:w="6220" w:type="dxa"/>
          </w:tcPr>
          <w:p w14:paraId="548A36BF" w14:textId="77777777" w:rsidR="002F1D38" w:rsidRPr="00551FA5" w:rsidRDefault="002F1D38" w:rsidP="00551FA5">
            <w:pPr>
              <w:spacing w:line="240" w:lineRule="exact"/>
              <w:ind w:right="-79"/>
              <w:rPr>
                <w:rFonts w:ascii="CordiaUPC" w:hAnsi="CordiaUPC" w:cs="CordiaUPC"/>
                <w:color w:val="000000"/>
                <w:sz w:val="26"/>
                <w:szCs w:val="26"/>
                <w:lang w:val="en-US" w:bidi="th-TH"/>
              </w:rPr>
            </w:pPr>
          </w:p>
        </w:tc>
        <w:tc>
          <w:tcPr>
            <w:tcW w:w="3060" w:type="dxa"/>
            <w:gridSpan w:val="3"/>
          </w:tcPr>
          <w:p w14:paraId="55631F8B" w14:textId="77777777" w:rsidR="002F1D38" w:rsidRPr="00551FA5" w:rsidRDefault="002F1D38" w:rsidP="00551FA5">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sz w:val="26"/>
                <w:szCs w:val="26"/>
                <w:lang w:bidi="th-TH"/>
              </w:rPr>
              <w:t>Consolidated</w:t>
            </w:r>
          </w:p>
        </w:tc>
      </w:tr>
      <w:tr w:rsidR="00C412EB" w:rsidRPr="00551FA5" w14:paraId="0678DEF4" w14:textId="77777777" w:rsidTr="00475CD1">
        <w:trPr>
          <w:trHeight w:val="137"/>
        </w:trPr>
        <w:tc>
          <w:tcPr>
            <w:tcW w:w="6220" w:type="dxa"/>
          </w:tcPr>
          <w:p w14:paraId="6207F5A0" w14:textId="77777777" w:rsidR="00C412EB" w:rsidRPr="00551FA5" w:rsidRDefault="00C412EB" w:rsidP="00551FA5">
            <w:pPr>
              <w:tabs>
                <w:tab w:val="left" w:pos="162"/>
              </w:tabs>
              <w:spacing w:line="240" w:lineRule="exact"/>
              <w:ind w:right="1"/>
              <w:rPr>
                <w:rFonts w:ascii="CordiaUPC" w:hAnsi="CordiaUPC" w:cs="CordiaUPC"/>
                <w:color w:val="000000"/>
                <w:sz w:val="26"/>
                <w:szCs w:val="26"/>
                <w:lang w:val="en-US"/>
              </w:rPr>
            </w:pPr>
          </w:p>
        </w:tc>
        <w:tc>
          <w:tcPr>
            <w:tcW w:w="1440" w:type="dxa"/>
            <w:vAlign w:val="bottom"/>
          </w:tcPr>
          <w:p w14:paraId="6666F375" w14:textId="2369431A" w:rsidR="00C412EB" w:rsidRPr="00727B35" w:rsidRDefault="00727B35" w:rsidP="00551FA5">
            <w:pPr>
              <w:spacing w:line="240" w:lineRule="exact"/>
              <w:jc w:val="center"/>
              <w:rPr>
                <w:rFonts w:ascii="CordiaUPC" w:hAnsi="CordiaUPC" w:cs="CordiaUPC"/>
                <w:color w:val="000000"/>
                <w:sz w:val="26"/>
                <w:szCs w:val="26"/>
              </w:rPr>
            </w:pPr>
            <w:r w:rsidRPr="00727B35">
              <w:rPr>
                <w:rFonts w:ascii="CordiaUPC" w:hAnsi="CordiaUPC" w:cs="CordiaUPC" w:hint="cs"/>
                <w:sz w:val="26"/>
                <w:szCs w:val="26"/>
                <w:lang w:bidi="th-TH"/>
              </w:rPr>
              <w:t>30 June</w:t>
            </w:r>
          </w:p>
        </w:tc>
        <w:tc>
          <w:tcPr>
            <w:tcW w:w="284" w:type="dxa"/>
            <w:vAlign w:val="bottom"/>
          </w:tcPr>
          <w:p w14:paraId="1696C4C5" w14:textId="77777777" w:rsidR="00C412EB" w:rsidRPr="00551FA5" w:rsidRDefault="00C412EB" w:rsidP="00551FA5">
            <w:pPr>
              <w:spacing w:line="240" w:lineRule="exact"/>
              <w:jc w:val="center"/>
              <w:rPr>
                <w:rFonts w:ascii="CordiaUPC" w:hAnsi="CordiaUPC" w:cs="CordiaUPC"/>
                <w:color w:val="000000"/>
                <w:sz w:val="26"/>
                <w:szCs w:val="26"/>
              </w:rPr>
            </w:pPr>
          </w:p>
        </w:tc>
        <w:tc>
          <w:tcPr>
            <w:tcW w:w="1336" w:type="dxa"/>
            <w:vAlign w:val="bottom"/>
          </w:tcPr>
          <w:p w14:paraId="3107774F" w14:textId="4028EB74" w:rsidR="00C412EB" w:rsidRPr="00727B35" w:rsidRDefault="00727B35" w:rsidP="00551FA5">
            <w:pPr>
              <w:spacing w:line="240" w:lineRule="exac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eastAsia="en-GB" w:bidi="th-TH"/>
              </w:rPr>
              <w:t>31 December</w:t>
            </w:r>
          </w:p>
        </w:tc>
      </w:tr>
      <w:tr w:rsidR="00727B35" w:rsidRPr="00551FA5" w14:paraId="4298040E" w14:textId="77777777" w:rsidTr="00475CD1">
        <w:trPr>
          <w:trHeight w:val="137"/>
        </w:trPr>
        <w:tc>
          <w:tcPr>
            <w:tcW w:w="6220" w:type="dxa"/>
          </w:tcPr>
          <w:p w14:paraId="7CDF4FA7" w14:textId="77777777" w:rsidR="00727B35" w:rsidRPr="00551FA5" w:rsidRDefault="00727B35" w:rsidP="00551FA5">
            <w:pPr>
              <w:tabs>
                <w:tab w:val="left" w:pos="162"/>
              </w:tabs>
              <w:spacing w:line="240" w:lineRule="exact"/>
              <w:ind w:right="1"/>
              <w:rPr>
                <w:rFonts w:ascii="CordiaUPC" w:hAnsi="CordiaUPC" w:cs="CordiaUPC"/>
                <w:color w:val="000000"/>
                <w:sz w:val="26"/>
                <w:szCs w:val="26"/>
                <w:lang w:val="en-US"/>
              </w:rPr>
            </w:pPr>
          </w:p>
        </w:tc>
        <w:tc>
          <w:tcPr>
            <w:tcW w:w="1440" w:type="dxa"/>
            <w:vAlign w:val="bottom"/>
          </w:tcPr>
          <w:p w14:paraId="1DFFADA9" w14:textId="6A4B26BA" w:rsidR="00727B35" w:rsidRPr="00551FA5" w:rsidRDefault="00727B35" w:rsidP="00551FA5">
            <w:pPr>
              <w:spacing w:line="240" w:lineRule="exact"/>
              <w:jc w:val="center"/>
              <w:rPr>
                <w:rFonts w:ascii="CordiaUPC" w:hAnsi="CordiaUPC" w:cs="CordiaUPC"/>
                <w:color w:val="000000"/>
                <w:sz w:val="26"/>
                <w:szCs w:val="26"/>
              </w:rPr>
            </w:pPr>
            <w:r w:rsidRPr="00551FA5">
              <w:rPr>
                <w:rFonts w:ascii="CordiaUPC" w:hAnsi="CordiaUPC" w:cs="CordiaUPC" w:hint="cs"/>
                <w:color w:val="000000"/>
                <w:sz w:val="26"/>
                <w:szCs w:val="26"/>
              </w:rPr>
              <w:t>202</w:t>
            </w:r>
            <w:r>
              <w:rPr>
                <w:rFonts w:ascii="CordiaUPC" w:hAnsi="CordiaUPC" w:cs="CordiaUPC"/>
                <w:color w:val="000000"/>
                <w:sz w:val="26"/>
                <w:szCs w:val="26"/>
              </w:rPr>
              <w:t>1</w:t>
            </w:r>
          </w:p>
        </w:tc>
        <w:tc>
          <w:tcPr>
            <w:tcW w:w="284" w:type="dxa"/>
            <w:vAlign w:val="bottom"/>
          </w:tcPr>
          <w:p w14:paraId="74B5E6C3" w14:textId="77777777" w:rsidR="00727B35" w:rsidRPr="00551FA5" w:rsidRDefault="00727B35" w:rsidP="00551FA5">
            <w:pPr>
              <w:spacing w:line="240" w:lineRule="exact"/>
              <w:jc w:val="center"/>
              <w:rPr>
                <w:rFonts w:ascii="CordiaUPC" w:hAnsi="CordiaUPC" w:cs="CordiaUPC"/>
                <w:color w:val="000000"/>
                <w:sz w:val="26"/>
                <w:szCs w:val="26"/>
              </w:rPr>
            </w:pPr>
          </w:p>
        </w:tc>
        <w:tc>
          <w:tcPr>
            <w:tcW w:w="1336" w:type="dxa"/>
            <w:vAlign w:val="bottom"/>
          </w:tcPr>
          <w:p w14:paraId="0162B3CA" w14:textId="65EFEB76" w:rsidR="00727B35" w:rsidRPr="00727B35" w:rsidRDefault="00727B35" w:rsidP="00551FA5">
            <w:pPr>
              <w:spacing w:line="240" w:lineRule="exac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rPr>
              <w:t>2020</w:t>
            </w:r>
          </w:p>
        </w:tc>
      </w:tr>
      <w:tr w:rsidR="002F1D38" w:rsidRPr="00551FA5" w14:paraId="5F37033B" w14:textId="77777777" w:rsidTr="00475CD1">
        <w:trPr>
          <w:trHeight w:val="137"/>
        </w:trPr>
        <w:tc>
          <w:tcPr>
            <w:tcW w:w="6220" w:type="dxa"/>
          </w:tcPr>
          <w:p w14:paraId="660DF488" w14:textId="77777777" w:rsidR="002F1D38" w:rsidRPr="00551FA5" w:rsidRDefault="002F1D38" w:rsidP="00551FA5">
            <w:pPr>
              <w:tabs>
                <w:tab w:val="left" w:pos="162"/>
              </w:tabs>
              <w:spacing w:line="240" w:lineRule="exact"/>
              <w:ind w:right="1"/>
              <w:rPr>
                <w:rFonts w:ascii="CordiaUPC" w:hAnsi="CordiaUPC" w:cs="CordiaUPC"/>
                <w:color w:val="000000"/>
                <w:sz w:val="26"/>
                <w:szCs w:val="26"/>
                <w:lang w:val="en-US"/>
              </w:rPr>
            </w:pPr>
          </w:p>
        </w:tc>
        <w:tc>
          <w:tcPr>
            <w:tcW w:w="3060" w:type="dxa"/>
            <w:gridSpan w:val="3"/>
            <w:vAlign w:val="bottom"/>
          </w:tcPr>
          <w:p w14:paraId="406AE098" w14:textId="77777777" w:rsidR="002F1D38" w:rsidRPr="00551FA5" w:rsidRDefault="002F1D38" w:rsidP="00551FA5">
            <w:pPr>
              <w:spacing w:line="240" w:lineRule="exact"/>
              <w:jc w:val="center"/>
              <w:rPr>
                <w:rFonts w:ascii="CordiaUPC" w:hAnsi="CordiaUPC" w:cs="CordiaUPC"/>
                <w:color w:val="000000"/>
                <w:sz w:val="26"/>
                <w:szCs w:val="26"/>
              </w:rPr>
            </w:pPr>
            <w:r w:rsidRPr="00551FA5">
              <w:rPr>
                <w:rFonts w:ascii="CordiaUPC" w:hAnsi="CordiaUPC" w:cs="CordiaUPC" w:hint="cs"/>
                <w:i/>
                <w:iCs/>
                <w:snapToGrid w:val="0"/>
                <w:sz w:val="26"/>
                <w:szCs w:val="26"/>
                <w:lang w:val="en-US" w:eastAsia="th-TH" w:bidi="th-TH"/>
              </w:rPr>
              <w:t>(in million Baht)</w:t>
            </w:r>
          </w:p>
        </w:tc>
      </w:tr>
      <w:tr w:rsidR="002F1D38" w:rsidRPr="00551FA5" w14:paraId="22D6882E" w14:textId="77777777" w:rsidTr="00475CD1">
        <w:trPr>
          <w:trHeight w:val="137"/>
        </w:trPr>
        <w:tc>
          <w:tcPr>
            <w:tcW w:w="6220" w:type="dxa"/>
          </w:tcPr>
          <w:p w14:paraId="5C83CA5F" w14:textId="77777777" w:rsidR="002F1D38" w:rsidRPr="00551FA5" w:rsidRDefault="002F1D38" w:rsidP="00551FA5">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Deferred revenue</w:t>
            </w:r>
          </w:p>
        </w:tc>
        <w:tc>
          <w:tcPr>
            <w:tcW w:w="1440" w:type="dxa"/>
            <w:vAlign w:val="bottom"/>
          </w:tcPr>
          <w:p w14:paraId="46F7737B" w14:textId="77777777" w:rsidR="002F1D38" w:rsidRPr="00551FA5" w:rsidRDefault="002F1D38" w:rsidP="00551FA5">
            <w:pPr>
              <w:tabs>
                <w:tab w:val="decimal" w:pos="930"/>
              </w:tabs>
              <w:spacing w:line="240" w:lineRule="exact"/>
              <w:jc w:val="right"/>
              <w:rPr>
                <w:rFonts w:ascii="CordiaUPC" w:hAnsi="CordiaUPC" w:cs="CordiaUPC"/>
                <w:color w:val="000000"/>
                <w:sz w:val="26"/>
                <w:szCs w:val="26"/>
              </w:rPr>
            </w:pPr>
          </w:p>
        </w:tc>
        <w:tc>
          <w:tcPr>
            <w:tcW w:w="284" w:type="dxa"/>
            <w:vAlign w:val="bottom"/>
          </w:tcPr>
          <w:p w14:paraId="1E160EC7" w14:textId="77777777" w:rsidR="002F1D38" w:rsidRPr="00551FA5" w:rsidRDefault="002F1D38" w:rsidP="00551FA5">
            <w:pPr>
              <w:spacing w:line="240" w:lineRule="exact"/>
              <w:jc w:val="right"/>
              <w:rPr>
                <w:rFonts w:ascii="CordiaUPC" w:hAnsi="CordiaUPC" w:cs="CordiaUPC"/>
                <w:color w:val="000000"/>
                <w:sz w:val="26"/>
                <w:szCs w:val="26"/>
              </w:rPr>
            </w:pPr>
          </w:p>
        </w:tc>
        <w:tc>
          <w:tcPr>
            <w:tcW w:w="1336" w:type="dxa"/>
            <w:vAlign w:val="bottom"/>
          </w:tcPr>
          <w:p w14:paraId="4F419AA5" w14:textId="77777777" w:rsidR="002F1D38" w:rsidRPr="00551FA5" w:rsidRDefault="002F1D38" w:rsidP="00551FA5">
            <w:pPr>
              <w:tabs>
                <w:tab w:val="decimal" w:pos="930"/>
              </w:tabs>
              <w:spacing w:line="240" w:lineRule="exact"/>
              <w:jc w:val="right"/>
              <w:rPr>
                <w:rFonts w:ascii="CordiaUPC" w:hAnsi="CordiaUPC" w:cs="CordiaUPC"/>
                <w:color w:val="000000"/>
                <w:sz w:val="26"/>
                <w:szCs w:val="26"/>
              </w:rPr>
            </w:pPr>
          </w:p>
        </w:tc>
      </w:tr>
      <w:tr w:rsidR="00EC1021" w:rsidRPr="00551FA5" w14:paraId="6AED0C2A" w14:textId="77777777" w:rsidTr="00475CD1">
        <w:trPr>
          <w:trHeight w:val="137"/>
        </w:trPr>
        <w:tc>
          <w:tcPr>
            <w:tcW w:w="6220" w:type="dxa"/>
          </w:tcPr>
          <w:p w14:paraId="1B331731" w14:textId="77777777" w:rsidR="00EC1021" w:rsidRPr="00551FA5" w:rsidRDefault="00EC1021" w:rsidP="00EC1021">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Funds and Bancassurance</w:t>
            </w:r>
          </w:p>
        </w:tc>
        <w:tc>
          <w:tcPr>
            <w:tcW w:w="1440" w:type="dxa"/>
            <w:vAlign w:val="bottom"/>
          </w:tcPr>
          <w:p w14:paraId="120D7B69" w14:textId="6A83EF48"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19,123</w:t>
            </w:r>
          </w:p>
        </w:tc>
        <w:tc>
          <w:tcPr>
            <w:tcW w:w="284" w:type="dxa"/>
            <w:vAlign w:val="bottom"/>
          </w:tcPr>
          <w:p w14:paraId="2A441EFF" w14:textId="77777777" w:rsidR="00EC1021" w:rsidRPr="00551FA5" w:rsidRDefault="00EC1021" w:rsidP="00EC1021">
            <w:pPr>
              <w:tabs>
                <w:tab w:val="decimal" w:pos="1222"/>
              </w:tabs>
              <w:spacing w:line="240" w:lineRule="exact"/>
              <w:rPr>
                <w:rFonts w:ascii="CordiaUPC" w:hAnsi="CordiaUPC" w:cs="CordiaUPC"/>
                <w:color w:val="000000"/>
                <w:sz w:val="26"/>
                <w:szCs w:val="26"/>
              </w:rPr>
            </w:pPr>
          </w:p>
        </w:tc>
        <w:tc>
          <w:tcPr>
            <w:tcW w:w="1336" w:type="dxa"/>
            <w:vAlign w:val="bottom"/>
          </w:tcPr>
          <w:p w14:paraId="1265EACA" w14:textId="12D00E46"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19,785</w:t>
            </w:r>
          </w:p>
        </w:tc>
      </w:tr>
      <w:tr w:rsidR="00EC1021" w:rsidRPr="00551FA5" w14:paraId="18147245" w14:textId="77777777" w:rsidTr="00475CD1">
        <w:trPr>
          <w:trHeight w:val="137"/>
        </w:trPr>
        <w:tc>
          <w:tcPr>
            <w:tcW w:w="6220" w:type="dxa"/>
          </w:tcPr>
          <w:p w14:paraId="22F89DB9" w14:textId="77777777" w:rsidR="00EC1021" w:rsidRPr="00551FA5" w:rsidRDefault="00EC1021" w:rsidP="00EC1021">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Credit card</w:t>
            </w:r>
          </w:p>
        </w:tc>
        <w:tc>
          <w:tcPr>
            <w:tcW w:w="1440" w:type="dxa"/>
            <w:vAlign w:val="bottom"/>
          </w:tcPr>
          <w:p w14:paraId="36C77C6D" w14:textId="627F8A06"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266</w:t>
            </w:r>
          </w:p>
        </w:tc>
        <w:tc>
          <w:tcPr>
            <w:tcW w:w="284" w:type="dxa"/>
            <w:vAlign w:val="bottom"/>
          </w:tcPr>
          <w:p w14:paraId="1DFD409C" w14:textId="77777777" w:rsidR="00EC1021" w:rsidRPr="00551FA5" w:rsidRDefault="00EC1021" w:rsidP="00EC1021">
            <w:pPr>
              <w:tabs>
                <w:tab w:val="decimal" w:pos="1222"/>
              </w:tabs>
              <w:spacing w:line="240" w:lineRule="exact"/>
              <w:rPr>
                <w:rFonts w:ascii="CordiaUPC" w:hAnsi="CordiaUPC" w:cs="CordiaUPC"/>
                <w:color w:val="000000"/>
                <w:sz w:val="26"/>
                <w:szCs w:val="26"/>
              </w:rPr>
            </w:pPr>
          </w:p>
        </w:tc>
        <w:tc>
          <w:tcPr>
            <w:tcW w:w="1336" w:type="dxa"/>
            <w:vAlign w:val="bottom"/>
          </w:tcPr>
          <w:p w14:paraId="17A46070" w14:textId="3783ABE6"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168</w:t>
            </w:r>
          </w:p>
        </w:tc>
      </w:tr>
      <w:tr w:rsidR="00EC1021" w:rsidRPr="00551FA5" w14:paraId="584A193B" w14:textId="77777777" w:rsidTr="00475CD1">
        <w:trPr>
          <w:trHeight w:val="137"/>
        </w:trPr>
        <w:tc>
          <w:tcPr>
            <w:tcW w:w="6220" w:type="dxa"/>
          </w:tcPr>
          <w:p w14:paraId="637082C7" w14:textId="77777777" w:rsidR="00EC1021" w:rsidRPr="00551FA5" w:rsidRDefault="00EC1021" w:rsidP="00EC1021">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Hire purchase</w:t>
            </w:r>
          </w:p>
        </w:tc>
        <w:tc>
          <w:tcPr>
            <w:tcW w:w="1440" w:type="dxa"/>
            <w:vAlign w:val="bottom"/>
          </w:tcPr>
          <w:p w14:paraId="6E55F198" w14:textId="51DF0576"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888</w:t>
            </w:r>
          </w:p>
        </w:tc>
        <w:tc>
          <w:tcPr>
            <w:tcW w:w="284" w:type="dxa"/>
            <w:vAlign w:val="bottom"/>
          </w:tcPr>
          <w:p w14:paraId="7222443C" w14:textId="77777777" w:rsidR="00EC1021" w:rsidRPr="00551FA5" w:rsidRDefault="00EC1021" w:rsidP="00EC1021">
            <w:pPr>
              <w:tabs>
                <w:tab w:val="decimal" w:pos="1222"/>
              </w:tabs>
              <w:spacing w:line="240" w:lineRule="exact"/>
              <w:rPr>
                <w:rFonts w:ascii="CordiaUPC" w:hAnsi="CordiaUPC" w:cs="CordiaUPC"/>
                <w:color w:val="000000"/>
                <w:sz w:val="26"/>
                <w:szCs w:val="26"/>
              </w:rPr>
            </w:pPr>
          </w:p>
        </w:tc>
        <w:tc>
          <w:tcPr>
            <w:tcW w:w="1336" w:type="dxa"/>
            <w:vAlign w:val="bottom"/>
          </w:tcPr>
          <w:p w14:paraId="27A0A0EB" w14:textId="61FE23D8"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702</w:t>
            </w:r>
          </w:p>
        </w:tc>
      </w:tr>
      <w:tr w:rsidR="00EC1021" w:rsidRPr="00551FA5" w14:paraId="3F0F8A03" w14:textId="77777777" w:rsidTr="009739AE">
        <w:trPr>
          <w:trHeight w:val="137"/>
        </w:trPr>
        <w:tc>
          <w:tcPr>
            <w:tcW w:w="6220" w:type="dxa"/>
            <w:vAlign w:val="bottom"/>
          </w:tcPr>
          <w:p w14:paraId="2DB6DFAD" w14:textId="77777777" w:rsidR="00EC1021" w:rsidRPr="00551FA5" w:rsidRDefault="00EC1021" w:rsidP="00EC1021">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
              </w:rPr>
              <w:t>- Others</w:t>
            </w:r>
          </w:p>
        </w:tc>
        <w:tc>
          <w:tcPr>
            <w:tcW w:w="1440" w:type="dxa"/>
            <w:tcBorders>
              <w:bottom w:val="single" w:sz="4" w:space="0" w:color="auto"/>
            </w:tcBorders>
            <w:vAlign w:val="bottom"/>
          </w:tcPr>
          <w:p w14:paraId="5BAFB142" w14:textId="73E14E50"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244</w:t>
            </w:r>
          </w:p>
        </w:tc>
        <w:tc>
          <w:tcPr>
            <w:tcW w:w="284" w:type="dxa"/>
            <w:vAlign w:val="bottom"/>
          </w:tcPr>
          <w:p w14:paraId="7E3020C4" w14:textId="77777777" w:rsidR="00EC1021" w:rsidRPr="00551FA5" w:rsidRDefault="00EC1021" w:rsidP="00EC1021">
            <w:pPr>
              <w:tabs>
                <w:tab w:val="decimal" w:pos="1222"/>
              </w:tabs>
              <w:spacing w:line="240" w:lineRule="exact"/>
              <w:rPr>
                <w:rFonts w:ascii="CordiaUPC" w:hAnsi="CordiaUPC" w:cs="CordiaUPC"/>
                <w:color w:val="000000"/>
                <w:sz w:val="26"/>
                <w:szCs w:val="26"/>
              </w:rPr>
            </w:pPr>
          </w:p>
        </w:tc>
        <w:tc>
          <w:tcPr>
            <w:tcW w:w="1336" w:type="dxa"/>
            <w:tcBorders>
              <w:bottom w:val="single" w:sz="6" w:space="0" w:color="auto"/>
            </w:tcBorders>
            <w:vAlign w:val="bottom"/>
          </w:tcPr>
          <w:p w14:paraId="1765FFB5" w14:textId="616C9662"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230</w:t>
            </w:r>
          </w:p>
        </w:tc>
      </w:tr>
      <w:tr w:rsidR="00EC1021" w:rsidRPr="00551FA5" w14:paraId="1A0EBCEE" w14:textId="77777777" w:rsidTr="009739AE">
        <w:trPr>
          <w:trHeight w:val="137"/>
        </w:trPr>
        <w:tc>
          <w:tcPr>
            <w:tcW w:w="6220" w:type="dxa"/>
            <w:vAlign w:val="bottom"/>
          </w:tcPr>
          <w:p w14:paraId="522E64F6" w14:textId="77777777" w:rsidR="00EC1021" w:rsidRPr="00551FA5" w:rsidRDefault="00EC1021" w:rsidP="00EC1021">
            <w:pPr>
              <w:tabs>
                <w:tab w:val="left" w:pos="162"/>
              </w:tabs>
              <w:spacing w:line="240" w:lineRule="exac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440" w:type="dxa"/>
            <w:tcBorders>
              <w:top w:val="single" w:sz="4" w:space="0" w:color="auto"/>
              <w:bottom w:val="double" w:sz="4" w:space="0" w:color="auto"/>
            </w:tcBorders>
            <w:vAlign w:val="bottom"/>
          </w:tcPr>
          <w:p w14:paraId="58E42355" w14:textId="25865A16" w:rsidR="00EC1021" w:rsidRPr="00551FA5" w:rsidRDefault="00EC1021" w:rsidP="00EC1021">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20,521</w:t>
            </w:r>
          </w:p>
        </w:tc>
        <w:tc>
          <w:tcPr>
            <w:tcW w:w="284" w:type="dxa"/>
          </w:tcPr>
          <w:p w14:paraId="432C5848" w14:textId="77777777" w:rsidR="00EC1021" w:rsidRPr="00551FA5" w:rsidRDefault="00EC1021" w:rsidP="00EC1021">
            <w:pPr>
              <w:tabs>
                <w:tab w:val="decimal" w:pos="1222"/>
              </w:tabs>
              <w:spacing w:line="240" w:lineRule="exact"/>
              <w:rPr>
                <w:rFonts w:ascii="CordiaUPC" w:hAnsi="CordiaUPC" w:cs="CordiaUPC"/>
                <w:b/>
                <w:bCs/>
                <w:color w:val="000000"/>
                <w:sz w:val="26"/>
                <w:szCs w:val="26"/>
              </w:rPr>
            </w:pPr>
          </w:p>
        </w:tc>
        <w:tc>
          <w:tcPr>
            <w:tcW w:w="1336" w:type="dxa"/>
            <w:tcBorders>
              <w:top w:val="single" w:sz="6" w:space="0" w:color="auto"/>
              <w:bottom w:val="double" w:sz="4" w:space="0" w:color="auto"/>
            </w:tcBorders>
            <w:vAlign w:val="bottom"/>
          </w:tcPr>
          <w:p w14:paraId="1743AB49" w14:textId="1EFB3A23" w:rsidR="00EC1021" w:rsidRPr="00551FA5" w:rsidRDefault="00EC1021" w:rsidP="00EC1021">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20,885</w:t>
            </w:r>
          </w:p>
        </w:tc>
      </w:tr>
    </w:tbl>
    <w:p w14:paraId="4272ACC9" w14:textId="77777777" w:rsidR="004D61D6" w:rsidRPr="00551FA5" w:rsidRDefault="00D0659A" w:rsidP="00551FA5">
      <w:pPr>
        <w:tabs>
          <w:tab w:val="left" w:pos="1981"/>
        </w:tabs>
        <w:spacing w:line="240" w:lineRule="exact"/>
        <w:rPr>
          <w:rFonts w:ascii="CordiaUPC" w:hAnsi="CordiaUPC" w:cs="CordiaUPC"/>
          <w:sz w:val="26"/>
          <w:szCs w:val="26"/>
          <w:lang w:val="en-US" w:bidi="th-TH"/>
        </w:rPr>
      </w:pPr>
      <w:r w:rsidRPr="00551FA5">
        <w:rPr>
          <w:rFonts w:ascii="CordiaUPC" w:hAnsi="CordiaUPC" w:cs="CordiaUPC" w:hint="cs"/>
          <w:b/>
          <w:bCs/>
          <w:sz w:val="26"/>
          <w:szCs w:val="26"/>
          <w:lang w:bidi="th-TH"/>
        </w:rPr>
        <w:tab/>
      </w:r>
    </w:p>
    <w:tbl>
      <w:tblPr>
        <w:tblW w:w="9280" w:type="dxa"/>
        <w:tblInd w:w="432" w:type="dxa"/>
        <w:tblLayout w:type="fixed"/>
        <w:tblLook w:val="01E0" w:firstRow="1" w:lastRow="1" w:firstColumn="1" w:lastColumn="1" w:noHBand="0" w:noVBand="0"/>
      </w:tblPr>
      <w:tblGrid>
        <w:gridCol w:w="6218"/>
        <w:gridCol w:w="1439"/>
        <w:gridCol w:w="284"/>
        <w:gridCol w:w="1339"/>
      </w:tblGrid>
      <w:tr w:rsidR="004D61D6" w:rsidRPr="00551FA5" w14:paraId="0551F4FF" w14:textId="77777777" w:rsidTr="00475CD1">
        <w:trPr>
          <w:trHeight w:val="137"/>
        </w:trPr>
        <w:tc>
          <w:tcPr>
            <w:tcW w:w="6218" w:type="dxa"/>
          </w:tcPr>
          <w:p w14:paraId="445B68F2" w14:textId="77777777" w:rsidR="004D61D6" w:rsidRPr="00551FA5" w:rsidRDefault="004D61D6" w:rsidP="00551FA5">
            <w:pPr>
              <w:spacing w:line="240" w:lineRule="exact"/>
              <w:ind w:right="-79"/>
              <w:rPr>
                <w:rFonts w:ascii="CordiaUPC" w:hAnsi="CordiaUPC" w:cs="CordiaUPC"/>
                <w:color w:val="000000"/>
                <w:sz w:val="26"/>
                <w:szCs w:val="26"/>
                <w:lang w:val="en-US" w:bidi="th-TH"/>
              </w:rPr>
            </w:pPr>
          </w:p>
        </w:tc>
        <w:tc>
          <w:tcPr>
            <w:tcW w:w="3062" w:type="dxa"/>
            <w:gridSpan w:val="3"/>
          </w:tcPr>
          <w:p w14:paraId="01D5E229" w14:textId="77777777" w:rsidR="004D61D6" w:rsidRPr="00551FA5" w:rsidRDefault="004D61D6" w:rsidP="00551FA5">
            <w:pPr>
              <w:spacing w:line="240" w:lineRule="exact"/>
              <w:ind w:left="-155" w:right="-288"/>
              <w:jc w:val="center"/>
              <w:rPr>
                <w:rFonts w:ascii="CordiaUPC" w:hAnsi="CordiaUPC" w:cs="CordiaUPC"/>
                <w:b/>
                <w:bCs/>
                <w:color w:val="000000"/>
                <w:sz w:val="26"/>
                <w:szCs w:val="26"/>
                <w:lang w:val="en-US"/>
              </w:rPr>
            </w:pPr>
            <w:r w:rsidRPr="00551FA5">
              <w:rPr>
                <w:rFonts w:ascii="CordiaUPC" w:hAnsi="CordiaUPC" w:cs="CordiaUPC" w:hint="cs"/>
                <w:b/>
                <w:bCs/>
                <w:sz w:val="26"/>
                <w:szCs w:val="26"/>
                <w:lang w:bidi="th-TH"/>
              </w:rPr>
              <w:t>Bank only</w:t>
            </w:r>
          </w:p>
        </w:tc>
      </w:tr>
      <w:tr w:rsidR="00727B35" w:rsidRPr="00551FA5" w14:paraId="56F2807D" w14:textId="77777777" w:rsidTr="00475CD1">
        <w:trPr>
          <w:trHeight w:val="137"/>
        </w:trPr>
        <w:tc>
          <w:tcPr>
            <w:tcW w:w="6218" w:type="dxa"/>
          </w:tcPr>
          <w:p w14:paraId="528D1356" w14:textId="77777777" w:rsidR="00727B35" w:rsidRPr="00551FA5" w:rsidRDefault="00727B35" w:rsidP="00727B35">
            <w:pPr>
              <w:tabs>
                <w:tab w:val="left" w:pos="162"/>
              </w:tabs>
              <w:spacing w:line="240" w:lineRule="exact"/>
              <w:ind w:right="1"/>
              <w:rPr>
                <w:rFonts w:ascii="CordiaUPC" w:hAnsi="CordiaUPC" w:cs="CordiaUPC"/>
                <w:color w:val="000000"/>
                <w:sz w:val="26"/>
                <w:szCs w:val="26"/>
                <w:lang w:val="en-US"/>
              </w:rPr>
            </w:pPr>
          </w:p>
        </w:tc>
        <w:tc>
          <w:tcPr>
            <w:tcW w:w="1439" w:type="dxa"/>
            <w:vAlign w:val="bottom"/>
          </w:tcPr>
          <w:p w14:paraId="092B9B65" w14:textId="6B09B152" w:rsidR="00727B35" w:rsidRPr="00551FA5" w:rsidRDefault="00727B35" w:rsidP="00727B35">
            <w:pPr>
              <w:spacing w:line="240" w:lineRule="exact"/>
              <w:jc w:val="center"/>
              <w:rPr>
                <w:rFonts w:ascii="CordiaUPC" w:hAnsi="CordiaUPC" w:cs="CordiaUPC"/>
                <w:color w:val="000000"/>
                <w:sz w:val="26"/>
                <w:szCs w:val="26"/>
              </w:rPr>
            </w:pPr>
            <w:r w:rsidRPr="00727B35">
              <w:rPr>
                <w:rFonts w:ascii="CordiaUPC" w:hAnsi="CordiaUPC" w:cs="CordiaUPC" w:hint="cs"/>
                <w:sz w:val="26"/>
                <w:szCs w:val="26"/>
                <w:lang w:bidi="th-TH"/>
              </w:rPr>
              <w:t>30 June</w:t>
            </w:r>
          </w:p>
        </w:tc>
        <w:tc>
          <w:tcPr>
            <w:tcW w:w="284" w:type="dxa"/>
            <w:vAlign w:val="bottom"/>
          </w:tcPr>
          <w:p w14:paraId="68F51A4D" w14:textId="77777777" w:rsidR="00727B35" w:rsidRPr="00551FA5" w:rsidRDefault="00727B35" w:rsidP="00727B35">
            <w:pPr>
              <w:spacing w:line="240" w:lineRule="exact"/>
              <w:jc w:val="center"/>
              <w:rPr>
                <w:rFonts w:ascii="CordiaUPC" w:hAnsi="CordiaUPC" w:cs="CordiaUPC"/>
                <w:color w:val="000000"/>
                <w:sz w:val="26"/>
                <w:szCs w:val="26"/>
              </w:rPr>
            </w:pPr>
          </w:p>
        </w:tc>
        <w:tc>
          <w:tcPr>
            <w:tcW w:w="1339" w:type="dxa"/>
            <w:vAlign w:val="bottom"/>
          </w:tcPr>
          <w:p w14:paraId="1DFEE70C" w14:textId="75A6BE43" w:rsidR="00727B35" w:rsidRPr="00551FA5" w:rsidRDefault="00727B35" w:rsidP="00727B35">
            <w:pPr>
              <w:spacing w:line="240" w:lineRule="exac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eastAsia="en-GB" w:bidi="th-TH"/>
              </w:rPr>
              <w:t>31 December</w:t>
            </w:r>
          </w:p>
        </w:tc>
      </w:tr>
      <w:tr w:rsidR="00727B35" w:rsidRPr="00551FA5" w14:paraId="0627F6F6" w14:textId="77777777" w:rsidTr="00475CD1">
        <w:trPr>
          <w:trHeight w:val="137"/>
        </w:trPr>
        <w:tc>
          <w:tcPr>
            <w:tcW w:w="6218" w:type="dxa"/>
          </w:tcPr>
          <w:p w14:paraId="367BF576" w14:textId="77777777" w:rsidR="00727B35" w:rsidRPr="00551FA5" w:rsidRDefault="00727B35" w:rsidP="00727B35">
            <w:pPr>
              <w:tabs>
                <w:tab w:val="left" w:pos="162"/>
              </w:tabs>
              <w:spacing w:line="240" w:lineRule="exact"/>
              <w:ind w:right="1"/>
              <w:rPr>
                <w:rFonts w:ascii="CordiaUPC" w:hAnsi="CordiaUPC" w:cs="CordiaUPC"/>
                <w:color w:val="000000"/>
                <w:sz w:val="26"/>
                <w:szCs w:val="26"/>
                <w:lang w:val="en-US"/>
              </w:rPr>
            </w:pPr>
          </w:p>
        </w:tc>
        <w:tc>
          <w:tcPr>
            <w:tcW w:w="1439" w:type="dxa"/>
            <w:vAlign w:val="bottom"/>
          </w:tcPr>
          <w:p w14:paraId="4C8484D6" w14:textId="18DE00F6" w:rsidR="00727B35" w:rsidRPr="00551FA5" w:rsidRDefault="00727B35" w:rsidP="00727B35">
            <w:pPr>
              <w:spacing w:line="240" w:lineRule="exact"/>
              <w:jc w:val="center"/>
              <w:rPr>
                <w:rFonts w:ascii="CordiaUPC" w:hAnsi="CordiaUPC" w:cs="CordiaUPC"/>
                <w:color w:val="000000"/>
                <w:sz w:val="26"/>
                <w:szCs w:val="26"/>
              </w:rPr>
            </w:pPr>
            <w:r w:rsidRPr="00551FA5">
              <w:rPr>
                <w:rFonts w:ascii="CordiaUPC" w:hAnsi="CordiaUPC" w:cs="CordiaUPC" w:hint="cs"/>
                <w:color w:val="000000"/>
                <w:sz w:val="26"/>
                <w:szCs w:val="26"/>
              </w:rPr>
              <w:t>202</w:t>
            </w:r>
            <w:r>
              <w:rPr>
                <w:rFonts w:ascii="CordiaUPC" w:hAnsi="CordiaUPC" w:cs="CordiaUPC"/>
                <w:color w:val="000000"/>
                <w:sz w:val="26"/>
                <w:szCs w:val="26"/>
              </w:rPr>
              <w:t>1</w:t>
            </w:r>
          </w:p>
        </w:tc>
        <w:tc>
          <w:tcPr>
            <w:tcW w:w="284" w:type="dxa"/>
            <w:vAlign w:val="bottom"/>
          </w:tcPr>
          <w:p w14:paraId="12E8DED6" w14:textId="77777777" w:rsidR="00727B35" w:rsidRPr="00551FA5" w:rsidRDefault="00727B35" w:rsidP="00727B35">
            <w:pPr>
              <w:spacing w:line="240" w:lineRule="exact"/>
              <w:jc w:val="center"/>
              <w:rPr>
                <w:rFonts w:ascii="CordiaUPC" w:hAnsi="CordiaUPC" w:cs="CordiaUPC"/>
                <w:color w:val="000000"/>
                <w:sz w:val="26"/>
                <w:szCs w:val="26"/>
              </w:rPr>
            </w:pPr>
          </w:p>
        </w:tc>
        <w:tc>
          <w:tcPr>
            <w:tcW w:w="1339" w:type="dxa"/>
            <w:vAlign w:val="bottom"/>
          </w:tcPr>
          <w:p w14:paraId="0AB96A19" w14:textId="17D79125" w:rsidR="00727B35" w:rsidRPr="00551FA5" w:rsidRDefault="00727B35" w:rsidP="00727B35">
            <w:pPr>
              <w:spacing w:line="240" w:lineRule="exac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rPr>
              <w:t>2020</w:t>
            </w:r>
          </w:p>
        </w:tc>
      </w:tr>
      <w:tr w:rsidR="004D61D6" w:rsidRPr="00551FA5" w14:paraId="3BE90C61" w14:textId="77777777" w:rsidTr="00475CD1">
        <w:trPr>
          <w:trHeight w:val="137"/>
        </w:trPr>
        <w:tc>
          <w:tcPr>
            <w:tcW w:w="6218" w:type="dxa"/>
          </w:tcPr>
          <w:p w14:paraId="3038200A" w14:textId="77777777" w:rsidR="004D61D6" w:rsidRPr="00551FA5" w:rsidRDefault="004D61D6" w:rsidP="00551FA5">
            <w:pPr>
              <w:tabs>
                <w:tab w:val="left" w:pos="162"/>
              </w:tabs>
              <w:spacing w:line="240" w:lineRule="exact"/>
              <w:ind w:right="1"/>
              <w:rPr>
                <w:rFonts w:ascii="CordiaUPC" w:hAnsi="CordiaUPC" w:cs="CordiaUPC"/>
                <w:color w:val="000000"/>
                <w:sz w:val="26"/>
                <w:szCs w:val="26"/>
                <w:lang w:val="en-US"/>
              </w:rPr>
            </w:pPr>
          </w:p>
        </w:tc>
        <w:tc>
          <w:tcPr>
            <w:tcW w:w="3062" w:type="dxa"/>
            <w:gridSpan w:val="3"/>
            <w:vAlign w:val="bottom"/>
          </w:tcPr>
          <w:p w14:paraId="7431F74C" w14:textId="77777777" w:rsidR="004D61D6" w:rsidRPr="00551FA5" w:rsidRDefault="004D61D6" w:rsidP="00551FA5">
            <w:pPr>
              <w:spacing w:line="240" w:lineRule="exact"/>
              <w:jc w:val="center"/>
              <w:rPr>
                <w:rFonts w:ascii="CordiaUPC" w:hAnsi="CordiaUPC" w:cs="CordiaUPC"/>
                <w:color w:val="000000"/>
                <w:sz w:val="26"/>
                <w:szCs w:val="26"/>
              </w:rPr>
            </w:pPr>
            <w:r w:rsidRPr="00551FA5">
              <w:rPr>
                <w:rFonts w:ascii="CordiaUPC" w:hAnsi="CordiaUPC" w:cs="CordiaUPC" w:hint="cs"/>
                <w:i/>
                <w:iCs/>
                <w:snapToGrid w:val="0"/>
                <w:sz w:val="26"/>
                <w:szCs w:val="26"/>
                <w:lang w:val="en-US" w:eastAsia="th-TH" w:bidi="th-TH"/>
              </w:rPr>
              <w:t>(in million Baht)</w:t>
            </w:r>
          </w:p>
        </w:tc>
      </w:tr>
      <w:tr w:rsidR="004D61D6" w:rsidRPr="00551FA5" w14:paraId="3C8AC7F4" w14:textId="77777777" w:rsidTr="00475CD1">
        <w:trPr>
          <w:trHeight w:val="137"/>
        </w:trPr>
        <w:tc>
          <w:tcPr>
            <w:tcW w:w="6218" w:type="dxa"/>
          </w:tcPr>
          <w:p w14:paraId="768CC31F" w14:textId="77777777" w:rsidR="004D61D6" w:rsidRPr="00551FA5" w:rsidRDefault="004D61D6" w:rsidP="00551FA5">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Deferred revenue</w:t>
            </w:r>
          </w:p>
        </w:tc>
        <w:tc>
          <w:tcPr>
            <w:tcW w:w="1439" w:type="dxa"/>
            <w:vAlign w:val="bottom"/>
          </w:tcPr>
          <w:p w14:paraId="11266CF5" w14:textId="77777777" w:rsidR="004D61D6" w:rsidRPr="00551FA5" w:rsidRDefault="004D61D6" w:rsidP="00551FA5">
            <w:pPr>
              <w:tabs>
                <w:tab w:val="decimal" w:pos="930"/>
              </w:tabs>
              <w:spacing w:line="240" w:lineRule="exact"/>
              <w:jc w:val="right"/>
              <w:rPr>
                <w:rFonts w:ascii="CordiaUPC" w:hAnsi="CordiaUPC" w:cs="CordiaUPC"/>
                <w:color w:val="000000"/>
                <w:sz w:val="26"/>
                <w:szCs w:val="26"/>
              </w:rPr>
            </w:pPr>
          </w:p>
        </w:tc>
        <w:tc>
          <w:tcPr>
            <w:tcW w:w="284" w:type="dxa"/>
            <w:vAlign w:val="bottom"/>
          </w:tcPr>
          <w:p w14:paraId="0A2EADAD" w14:textId="77777777" w:rsidR="004D61D6" w:rsidRPr="00551FA5" w:rsidRDefault="004D61D6" w:rsidP="00551FA5">
            <w:pPr>
              <w:spacing w:line="240" w:lineRule="exact"/>
              <w:jc w:val="right"/>
              <w:rPr>
                <w:rFonts w:ascii="CordiaUPC" w:hAnsi="CordiaUPC" w:cs="CordiaUPC"/>
                <w:color w:val="000000"/>
                <w:sz w:val="26"/>
                <w:szCs w:val="26"/>
              </w:rPr>
            </w:pPr>
          </w:p>
        </w:tc>
        <w:tc>
          <w:tcPr>
            <w:tcW w:w="1339" w:type="dxa"/>
            <w:vAlign w:val="bottom"/>
          </w:tcPr>
          <w:p w14:paraId="3BC981F1" w14:textId="77777777" w:rsidR="004D61D6" w:rsidRPr="00551FA5" w:rsidRDefault="004D61D6" w:rsidP="00551FA5">
            <w:pPr>
              <w:tabs>
                <w:tab w:val="decimal" w:pos="930"/>
              </w:tabs>
              <w:spacing w:line="240" w:lineRule="exact"/>
              <w:jc w:val="right"/>
              <w:rPr>
                <w:rFonts w:ascii="CordiaUPC" w:hAnsi="CordiaUPC" w:cs="CordiaUPC"/>
                <w:color w:val="000000"/>
                <w:sz w:val="26"/>
                <w:szCs w:val="26"/>
              </w:rPr>
            </w:pPr>
          </w:p>
        </w:tc>
      </w:tr>
      <w:tr w:rsidR="00EC1021" w:rsidRPr="00551FA5" w14:paraId="2B84A31D" w14:textId="77777777" w:rsidTr="00475CD1">
        <w:trPr>
          <w:trHeight w:val="137"/>
        </w:trPr>
        <w:tc>
          <w:tcPr>
            <w:tcW w:w="6218" w:type="dxa"/>
          </w:tcPr>
          <w:p w14:paraId="3325A778" w14:textId="77777777" w:rsidR="00EC1021" w:rsidRPr="00551FA5" w:rsidRDefault="00EC1021" w:rsidP="00EC1021">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Funds and Bancassurance</w:t>
            </w:r>
          </w:p>
        </w:tc>
        <w:tc>
          <w:tcPr>
            <w:tcW w:w="1439" w:type="dxa"/>
            <w:vAlign w:val="bottom"/>
          </w:tcPr>
          <w:p w14:paraId="4696798A" w14:textId="051DCF4D"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18,234</w:t>
            </w:r>
          </w:p>
        </w:tc>
        <w:tc>
          <w:tcPr>
            <w:tcW w:w="284" w:type="dxa"/>
            <w:vAlign w:val="bottom"/>
          </w:tcPr>
          <w:p w14:paraId="15C17FE6" w14:textId="77777777" w:rsidR="00EC1021" w:rsidRPr="00551FA5" w:rsidRDefault="00EC1021" w:rsidP="00EC1021">
            <w:pPr>
              <w:tabs>
                <w:tab w:val="decimal" w:pos="1222"/>
              </w:tabs>
              <w:spacing w:line="240" w:lineRule="exact"/>
              <w:rPr>
                <w:rFonts w:ascii="CordiaUPC" w:hAnsi="CordiaUPC" w:cs="CordiaUPC"/>
                <w:color w:val="000000"/>
                <w:sz w:val="26"/>
                <w:szCs w:val="26"/>
              </w:rPr>
            </w:pPr>
          </w:p>
        </w:tc>
        <w:tc>
          <w:tcPr>
            <w:tcW w:w="1339" w:type="dxa"/>
            <w:vAlign w:val="bottom"/>
          </w:tcPr>
          <w:p w14:paraId="3B544916" w14:textId="6AF90512"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18,865</w:t>
            </w:r>
          </w:p>
        </w:tc>
      </w:tr>
      <w:tr w:rsidR="00EC1021" w:rsidRPr="00551FA5" w14:paraId="25439CD6" w14:textId="77777777" w:rsidTr="00475CD1">
        <w:trPr>
          <w:trHeight w:val="137"/>
        </w:trPr>
        <w:tc>
          <w:tcPr>
            <w:tcW w:w="6218" w:type="dxa"/>
          </w:tcPr>
          <w:p w14:paraId="1A726C60" w14:textId="77777777" w:rsidR="00EC1021" w:rsidRPr="00551FA5" w:rsidRDefault="00EC1021" w:rsidP="00EC1021">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Credit card</w:t>
            </w:r>
          </w:p>
        </w:tc>
        <w:tc>
          <w:tcPr>
            <w:tcW w:w="1439" w:type="dxa"/>
            <w:vAlign w:val="bottom"/>
          </w:tcPr>
          <w:p w14:paraId="32B45460" w14:textId="63A67A1D"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266</w:t>
            </w:r>
          </w:p>
        </w:tc>
        <w:tc>
          <w:tcPr>
            <w:tcW w:w="284" w:type="dxa"/>
            <w:vAlign w:val="bottom"/>
          </w:tcPr>
          <w:p w14:paraId="4B15B4E0" w14:textId="77777777" w:rsidR="00EC1021" w:rsidRPr="00551FA5" w:rsidRDefault="00EC1021" w:rsidP="00EC1021">
            <w:pPr>
              <w:tabs>
                <w:tab w:val="decimal" w:pos="1222"/>
              </w:tabs>
              <w:spacing w:line="240" w:lineRule="exact"/>
              <w:rPr>
                <w:rFonts w:ascii="CordiaUPC" w:hAnsi="CordiaUPC" w:cs="CordiaUPC"/>
                <w:color w:val="000000"/>
                <w:sz w:val="26"/>
                <w:szCs w:val="26"/>
              </w:rPr>
            </w:pPr>
          </w:p>
        </w:tc>
        <w:tc>
          <w:tcPr>
            <w:tcW w:w="1339" w:type="dxa"/>
            <w:vAlign w:val="bottom"/>
          </w:tcPr>
          <w:p w14:paraId="1AC8D297" w14:textId="55A71FF5"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168</w:t>
            </w:r>
          </w:p>
        </w:tc>
      </w:tr>
      <w:tr w:rsidR="00EC1021" w:rsidRPr="00551FA5" w14:paraId="1004BB92" w14:textId="77777777" w:rsidTr="009739AE">
        <w:trPr>
          <w:trHeight w:val="137"/>
        </w:trPr>
        <w:tc>
          <w:tcPr>
            <w:tcW w:w="6218" w:type="dxa"/>
            <w:vAlign w:val="bottom"/>
          </w:tcPr>
          <w:p w14:paraId="2DE47724" w14:textId="77777777" w:rsidR="00EC1021" w:rsidRPr="00551FA5" w:rsidRDefault="00EC1021" w:rsidP="00EC1021">
            <w:pPr>
              <w:tabs>
                <w:tab w:val="left" w:pos="162"/>
              </w:tabs>
              <w:spacing w:line="240" w:lineRule="exac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
              </w:rPr>
              <w:t>- Others</w:t>
            </w:r>
          </w:p>
        </w:tc>
        <w:tc>
          <w:tcPr>
            <w:tcW w:w="1439" w:type="dxa"/>
            <w:tcBorders>
              <w:bottom w:val="single" w:sz="4" w:space="0" w:color="auto"/>
            </w:tcBorders>
            <w:vAlign w:val="bottom"/>
          </w:tcPr>
          <w:p w14:paraId="30BB58CD" w14:textId="04A7A3C4"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242</w:t>
            </w:r>
          </w:p>
        </w:tc>
        <w:tc>
          <w:tcPr>
            <w:tcW w:w="284" w:type="dxa"/>
            <w:vAlign w:val="bottom"/>
          </w:tcPr>
          <w:p w14:paraId="1E4A7735" w14:textId="77777777" w:rsidR="00EC1021" w:rsidRPr="00551FA5" w:rsidRDefault="00EC1021" w:rsidP="00EC1021">
            <w:pPr>
              <w:tabs>
                <w:tab w:val="decimal" w:pos="1222"/>
              </w:tabs>
              <w:spacing w:line="240" w:lineRule="exact"/>
              <w:rPr>
                <w:rFonts w:ascii="CordiaUPC" w:hAnsi="CordiaUPC" w:cs="CordiaUPC"/>
                <w:color w:val="000000"/>
                <w:sz w:val="26"/>
                <w:szCs w:val="26"/>
              </w:rPr>
            </w:pPr>
          </w:p>
        </w:tc>
        <w:tc>
          <w:tcPr>
            <w:tcW w:w="1339" w:type="dxa"/>
            <w:tcBorders>
              <w:bottom w:val="single" w:sz="6" w:space="0" w:color="auto"/>
            </w:tcBorders>
            <w:vAlign w:val="bottom"/>
          </w:tcPr>
          <w:p w14:paraId="29CBF1B7" w14:textId="1E7FEAEA" w:rsidR="00EC1021" w:rsidRPr="00551FA5" w:rsidRDefault="00EC1021" w:rsidP="00EC1021">
            <w:pPr>
              <w:tabs>
                <w:tab w:val="decimal" w:pos="1222"/>
              </w:tabs>
              <w:spacing w:line="240" w:lineRule="exact"/>
              <w:rPr>
                <w:rFonts w:ascii="CordiaUPC" w:hAnsi="CordiaUPC" w:cs="CordiaUPC"/>
                <w:color w:val="000000"/>
                <w:sz w:val="26"/>
                <w:szCs w:val="26"/>
              </w:rPr>
            </w:pPr>
            <w:r>
              <w:rPr>
                <w:rFonts w:ascii="CordiaUPC" w:hAnsi="CordiaUPC" w:cs="CordiaUPC"/>
                <w:color w:val="000000"/>
                <w:sz w:val="26"/>
                <w:szCs w:val="26"/>
              </w:rPr>
              <w:t>229</w:t>
            </w:r>
          </w:p>
        </w:tc>
      </w:tr>
      <w:tr w:rsidR="00EC1021" w:rsidRPr="00551FA5" w14:paraId="0A1EF695" w14:textId="77777777" w:rsidTr="009739AE">
        <w:trPr>
          <w:trHeight w:val="137"/>
        </w:trPr>
        <w:tc>
          <w:tcPr>
            <w:tcW w:w="6218" w:type="dxa"/>
            <w:vAlign w:val="bottom"/>
          </w:tcPr>
          <w:p w14:paraId="209C8B76" w14:textId="77777777" w:rsidR="00EC1021" w:rsidRPr="00551FA5" w:rsidRDefault="00EC1021" w:rsidP="00EC1021">
            <w:pPr>
              <w:tabs>
                <w:tab w:val="left" w:pos="162"/>
              </w:tabs>
              <w:spacing w:line="240" w:lineRule="exac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439" w:type="dxa"/>
            <w:tcBorders>
              <w:top w:val="single" w:sz="4" w:space="0" w:color="auto"/>
              <w:bottom w:val="double" w:sz="4" w:space="0" w:color="auto"/>
            </w:tcBorders>
            <w:vAlign w:val="bottom"/>
          </w:tcPr>
          <w:p w14:paraId="309EE2EB" w14:textId="2E423659" w:rsidR="00EC1021" w:rsidRPr="00551FA5" w:rsidRDefault="00EC1021" w:rsidP="00EC1021">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18,742</w:t>
            </w:r>
          </w:p>
        </w:tc>
        <w:tc>
          <w:tcPr>
            <w:tcW w:w="284" w:type="dxa"/>
          </w:tcPr>
          <w:p w14:paraId="5A741BEC" w14:textId="77777777" w:rsidR="00EC1021" w:rsidRPr="00551FA5" w:rsidRDefault="00EC1021" w:rsidP="00EC1021">
            <w:pPr>
              <w:tabs>
                <w:tab w:val="decimal" w:pos="1222"/>
              </w:tabs>
              <w:spacing w:line="240" w:lineRule="exact"/>
              <w:rPr>
                <w:rFonts w:ascii="CordiaUPC" w:hAnsi="CordiaUPC" w:cs="CordiaUPC"/>
                <w:b/>
                <w:bCs/>
                <w:color w:val="000000"/>
                <w:sz w:val="26"/>
                <w:szCs w:val="26"/>
              </w:rPr>
            </w:pPr>
          </w:p>
        </w:tc>
        <w:tc>
          <w:tcPr>
            <w:tcW w:w="1339" w:type="dxa"/>
            <w:tcBorders>
              <w:top w:val="single" w:sz="6" w:space="0" w:color="auto"/>
              <w:bottom w:val="double" w:sz="4" w:space="0" w:color="auto"/>
            </w:tcBorders>
            <w:vAlign w:val="bottom"/>
          </w:tcPr>
          <w:p w14:paraId="336022AC" w14:textId="0C32442B" w:rsidR="00EC1021" w:rsidRPr="00551FA5" w:rsidRDefault="00EC1021" w:rsidP="00EC1021">
            <w:pPr>
              <w:tabs>
                <w:tab w:val="decimal" w:pos="1222"/>
              </w:tabs>
              <w:spacing w:line="240" w:lineRule="exact"/>
              <w:rPr>
                <w:rFonts w:ascii="CordiaUPC" w:hAnsi="CordiaUPC" w:cs="CordiaUPC"/>
                <w:b/>
                <w:bCs/>
                <w:color w:val="000000"/>
                <w:sz w:val="26"/>
                <w:szCs w:val="26"/>
              </w:rPr>
            </w:pPr>
            <w:r>
              <w:rPr>
                <w:rFonts w:ascii="CordiaUPC" w:hAnsi="CordiaUPC" w:cs="CordiaUPC"/>
                <w:b/>
                <w:bCs/>
                <w:color w:val="000000"/>
                <w:sz w:val="26"/>
                <w:szCs w:val="26"/>
              </w:rPr>
              <w:t>19,262</w:t>
            </w:r>
          </w:p>
        </w:tc>
      </w:tr>
    </w:tbl>
    <w:p w14:paraId="60E65A4A" w14:textId="5F437DF5" w:rsidR="00FF797B" w:rsidRPr="00551FA5" w:rsidRDefault="00FF797B" w:rsidP="009F4BE2">
      <w:pPr>
        <w:pStyle w:val="BodyText"/>
        <w:spacing w:after="0" w:line="240" w:lineRule="atLeast"/>
        <w:rPr>
          <w:rFonts w:ascii="CordiaUPC" w:hAnsi="CordiaUPC" w:cs="CordiaUPC"/>
          <w:sz w:val="26"/>
          <w:szCs w:val="26"/>
          <w:lang w:val="en-GB"/>
        </w:rPr>
      </w:pPr>
    </w:p>
    <w:p w14:paraId="233F0802" w14:textId="07074D85"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After negotiations between FWD Life Insurance Public Company Limited (FWD), the current bancassurance partner of </w:t>
      </w:r>
      <w:proofErr w:type="spellStart"/>
      <w:r w:rsidRPr="00551FA5">
        <w:rPr>
          <w:rFonts w:ascii="CordiaUPC" w:hAnsi="CordiaUPC" w:cs="CordiaUPC" w:hint="cs"/>
          <w:sz w:val="26"/>
          <w:szCs w:val="26"/>
          <w:lang w:eastAsia="en-GB"/>
        </w:rPr>
        <w:t>TMB</w:t>
      </w:r>
      <w:r w:rsidR="005301F5">
        <w:rPr>
          <w:rFonts w:ascii="CordiaUPC" w:hAnsi="CordiaUPC" w:cs="CordiaUPC"/>
          <w:sz w:val="26"/>
          <w:szCs w:val="26"/>
          <w:lang w:eastAsia="en-GB"/>
        </w:rPr>
        <w:t>Thanachart</w:t>
      </w:r>
      <w:proofErr w:type="spellEnd"/>
      <w:r w:rsidRPr="00551FA5">
        <w:rPr>
          <w:rFonts w:ascii="CordiaUPC" w:hAnsi="CordiaUPC" w:cs="CordiaUPC" w:hint="cs"/>
          <w:sz w:val="26"/>
          <w:szCs w:val="26"/>
          <w:lang w:eastAsia="en-GB"/>
        </w:rPr>
        <w:t xml:space="preserve"> Bank Public Company Limited (the Bank), and Prudential Life Assurance (Thailand) Public Company Limited (Prudential), the current bancassurance partner of </w:t>
      </w:r>
      <w:proofErr w:type="spellStart"/>
      <w:r w:rsidRPr="00551FA5">
        <w:rPr>
          <w:rFonts w:ascii="CordiaUPC" w:hAnsi="CordiaUPC" w:cs="CordiaUPC" w:hint="cs"/>
          <w:sz w:val="26"/>
          <w:szCs w:val="26"/>
          <w:lang w:eastAsia="en-GB"/>
        </w:rPr>
        <w:t>Thanachart</w:t>
      </w:r>
      <w:proofErr w:type="spellEnd"/>
      <w:r w:rsidRPr="00551FA5">
        <w:rPr>
          <w:rFonts w:ascii="CordiaUPC" w:hAnsi="CordiaUPC" w:cs="CordiaUPC" w:hint="cs"/>
          <w:sz w:val="26"/>
          <w:szCs w:val="26"/>
          <w:lang w:eastAsia="en-GB"/>
        </w:rPr>
        <w:t xml:space="preserve"> Public Company Limited (TBANK), a mutual conclusion has been reached that Prudential has agreed to acquire the rights to sell life insurance products through </w:t>
      </w:r>
      <w:r w:rsidR="00A77C3F">
        <w:rPr>
          <w:rFonts w:ascii="CordiaUPC" w:hAnsi="CordiaUPC" w:cs="CordiaUPC"/>
          <w:sz w:val="26"/>
          <w:szCs w:val="26"/>
          <w:lang w:eastAsia="en-GB"/>
        </w:rPr>
        <w:t>the Bank</w:t>
      </w:r>
      <w:r w:rsidRPr="00551FA5">
        <w:rPr>
          <w:rFonts w:ascii="CordiaUPC" w:hAnsi="CordiaUPC" w:cs="CordiaUPC" w:hint="cs"/>
          <w:sz w:val="26"/>
          <w:szCs w:val="26"/>
          <w:lang w:eastAsia="en-GB"/>
        </w:rPr>
        <w:t xml:space="preserve"> from FWD and the original bancassurance agreement between </w:t>
      </w:r>
      <w:r w:rsidR="007F5B61">
        <w:rPr>
          <w:rFonts w:ascii="CordiaUPC" w:hAnsi="CordiaUPC" w:cs="CordiaUPC"/>
          <w:sz w:val="26"/>
          <w:szCs w:val="26"/>
          <w:lang w:val="en-US" w:eastAsia="en-GB" w:bidi="th-TH"/>
        </w:rPr>
        <w:t>the Bank</w:t>
      </w:r>
      <w:r w:rsidRPr="00551FA5">
        <w:rPr>
          <w:rFonts w:ascii="CordiaUPC" w:hAnsi="CordiaUPC" w:cs="CordiaUPC" w:hint="cs"/>
          <w:sz w:val="26"/>
          <w:szCs w:val="26"/>
          <w:lang w:eastAsia="en-GB"/>
        </w:rPr>
        <w:t xml:space="preserve"> and FWD would be revised to reflect the new partnership. </w:t>
      </w:r>
    </w:p>
    <w:p w14:paraId="44230054" w14:textId="77777777" w:rsidR="00504FF3" w:rsidRPr="00551FA5" w:rsidRDefault="00504FF3"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72028EDD" w14:textId="77777777" w:rsidR="00A60207" w:rsidRDefault="00A60207">
      <w:pPr>
        <w:spacing w:line="240" w:lineRule="auto"/>
        <w:rPr>
          <w:rFonts w:cs="Times New Roman"/>
          <w:sz w:val="20"/>
          <w:lang w:eastAsia="en-GB"/>
        </w:rPr>
      </w:pPr>
      <w:r>
        <w:rPr>
          <w:rFonts w:cs="Times New Roman"/>
          <w:sz w:val="20"/>
          <w:lang w:eastAsia="en-GB"/>
        </w:rPr>
        <w:br w:type="page"/>
      </w:r>
    </w:p>
    <w:p w14:paraId="0DD07AEC" w14:textId="0F595AF1"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Key components of the agreements </w:t>
      </w:r>
      <w:proofErr w:type="gramStart"/>
      <w:r w:rsidRPr="00551FA5">
        <w:rPr>
          <w:rFonts w:ascii="CordiaUPC" w:hAnsi="CordiaUPC" w:cs="CordiaUPC" w:hint="cs"/>
          <w:sz w:val="26"/>
          <w:szCs w:val="26"/>
          <w:lang w:eastAsia="en-GB"/>
        </w:rPr>
        <w:t>entered into</w:t>
      </w:r>
      <w:proofErr w:type="gramEnd"/>
      <w:r w:rsidRPr="00551FA5">
        <w:rPr>
          <w:rFonts w:ascii="CordiaUPC" w:hAnsi="CordiaUPC" w:cs="CordiaUPC" w:hint="cs"/>
          <w:sz w:val="26"/>
          <w:szCs w:val="26"/>
          <w:lang w:eastAsia="en-GB"/>
        </w:rPr>
        <w:t xml:space="preserve"> between the parties can be summarised as follows: </w:t>
      </w:r>
    </w:p>
    <w:p w14:paraId="12087280" w14:textId="77777777"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p>
    <w:p w14:paraId="691D45E8" w14:textId="77777777" w:rsidR="00504FF3" w:rsidRPr="00551FA5" w:rsidRDefault="00504FF3" w:rsidP="005E758D">
      <w:pPr>
        <w:numPr>
          <w:ilvl w:val="0"/>
          <w:numId w:val="33"/>
        </w:numPr>
        <w:spacing w:line="240" w:lineRule="atLeast"/>
        <w:ind w:left="900"/>
        <w:jc w:val="both"/>
        <w:rPr>
          <w:rFonts w:ascii="CordiaUPC" w:hAnsi="CordiaUPC" w:cs="CordiaUPC"/>
          <w:sz w:val="26"/>
          <w:szCs w:val="26"/>
          <w:lang w:val="en-US"/>
        </w:rPr>
      </w:pPr>
      <w:r w:rsidRPr="00551FA5">
        <w:rPr>
          <w:rFonts w:ascii="CordiaUPC" w:hAnsi="CordiaUPC" w:cs="CordiaUPC" w:hint="cs"/>
          <w:sz w:val="26"/>
          <w:szCs w:val="26"/>
          <w:lang w:val="en-US"/>
        </w:rPr>
        <w:t xml:space="preserve">Prudential will have the exclusive rights to sell the life insurance products through the network of the Bank, TBANK and subsequently the merged bank for an initial term of 15 years, with effect on and from 1 January 2021. </w:t>
      </w:r>
    </w:p>
    <w:p w14:paraId="230FB1F8" w14:textId="77777777" w:rsidR="00504FF3" w:rsidRPr="00551FA5" w:rsidRDefault="00504FF3" w:rsidP="00504FF3">
      <w:pPr>
        <w:pStyle w:val="ListParagraph"/>
        <w:tabs>
          <w:tab w:val="left" w:pos="540"/>
          <w:tab w:val="left" w:pos="1170"/>
          <w:tab w:val="right" w:pos="9360"/>
        </w:tabs>
        <w:spacing w:line="240" w:lineRule="exact"/>
        <w:ind w:left="900" w:right="9" w:hanging="360"/>
        <w:jc w:val="thaiDistribute"/>
        <w:rPr>
          <w:rFonts w:ascii="CordiaUPC" w:hAnsi="CordiaUPC" w:cs="CordiaUPC"/>
          <w:sz w:val="26"/>
          <w:szCs w:val="26"/>
          <w:lang w:eastAsia="en-GB"/>
        </w:rPr>
      </w:pPr>
    </w:p>
    <w:p w14:paraId="2C2B4505" w14:textId="1121B9B1" w:rsidR="00504FF3" w:rsidRPr="00551FA5" w:rsidRDefault="00504FF3" w:rsidP="005E758D">
      <w:pPr>
        <w:numPr>
          <w:ilvl w:val="0"/>
          <w:numId w:val="33"/>
        </w:numPr>
        <w:spacing w:line="240" w:lineRule="atLeast"/>
        <w:ind w:left="900"/>
        <w:jc w:val="both"/>
        <w:rPr>
          <w:rFonts w:ascii="CordiaUPC" w:hAnsi="CordiaUPC" w:cs="CordiaUPC"/>
          <w:sz w:val="26"/>
          <w:szCs w:val="26"/>
          <w:lang w:val="en-US"/>
        </w:rPr>
      </w:pPr>
      <w:r w:rsidRPr="00551FA5">
        <w:rPr>
          <w:rFonts w:ascii="CordiaUPC" w:hAnsi="CordiaUPC" w:cs="CordiaUPC" w:hint="cs"/>
          <w:sz w:val="26"/>
          <w:szCs w:val="26"/>
          <w:lang w:val="en-US"/>
        </w:rPr>
        <w:t>To facilitate customer services of both banks during the transition period in 2020, the Bank continue</w:t>
      </w:r>
      <w:r w:rsidR="003F3F64">
        <w:rPr>
          <w:rFonts w:ascii="CordiaUPC" w:hAnsi="CordiaUPC" w:cs="CordiaUPC"/>
          <w:sz w:val="26"/>
          <w:szCs w:val="26"/>
          <w:lang w:val="en-US"/>
        </w:rPr>
        <w:t>d</w:t>
      </w:r>
      <w:r w:rsidRPr="00551FA5">
        <w:rPr>
          <w:rFonts w:ascii="CordiaUPC" w:hAnsi="CordiaUPC" w:cs="CordiaUPC" w:hint="cs"/>
          <w:sz w:val="26"/>
          <w:szCs w:val="26"/>
          <w:lang w:val="en-US"/>
        </w:rPr>
        <w:t xml:space="preserve"> to sell the life insurance products of FWD until the end of</w:t>
      </w:r>
      <w:r w:rsidR="003F3F64">
        <w:rPr>
          <w:rFonts w:ascii="CordiaUPC" w:hAnsi="CordiaUPC" w:cs="CordiaUPC"/>
          <w:sz w:val="26"/>
          <w:szCs w:val="26"/>
          <w:lang w:val="en-US"/>
        </w:rPr>
        <w:t xml:space="preserve"> 2020</w:t>
      </w:r>
      <w:r w:rsidRPr="00551FA5">
        <w:rPr>
          <w:rFonts w:ascii="CordiaUPC" w:hAnsi="CordiaUPC" w:cs="CordiaUPC" w:hint="cs"/>
          <w:sz w:val="26"/>
          <w:szCs w:val="26"/>
          <w:lang w:val="en-US"/>
        </w:rPr>
        <w:t xml:space="preserve"> </w:t>
      </w:r>
      <w:proofErr w:type="gramStart"/>
      <w:r w:rsidRPr="00551FA5">
        <w:rPr>
          <w:rFonts w:ascii="CordiaUPC" w:hAnsi="CordiaUPC" w:cs="CordiaUPC" w:hint="cs"/>
          <w:sz w:val="26"/>
          <w:szCs w:val="26"/>
          <w:lang w:val="en-US"/>
        </w:rPr>
        <w:t>and also</w:t>
      </w:r>
      <w:proofErr w:type="gramEnd"/>
      <w:r w:rsidRPr="00551FA5">
        <w:rPr>
          <w:rFonts w:ascii="CordiaUPC" w:hAnsi="CordiaUPC" w:cs="CordiaUPC" w:hint="cs"/>
          <w:sz w:val="26"/>
          <w:szCs w:val="26"/>
          <w:lang w:val="en-US"/>
        </w:rPr>
        <w:t xml:space="preserve"> onboard the products of Prudential through the various channels operated by the Bank. The transition period last</w:t>
      </w:r>
      <w:r w:rsidR="003F3F64">
        <w:rPr>
          <w:rFonts w:ascii="CordiaUPC" w:hAnsi="CordiaUPC" w:cs="CordiaUPC"/>
          <w:sz w:val="26"/>
          <w:szCs w:val="26"/>
          <w:lang w:val="en-US"/>
        </w:rPr>
        <w:t>ed</w:t>
      </w:r>
      <w:r w:rsidRPr="00551FA5">
        <w:rPr>
          <w:rFonts w:ascii="CordiaUPC" w:hAnsi="CordiaUPC" w:cs="CordiaUPC" w:hint="cs"/>
          <w:sz w:val="26"/>
          <w:szCs w:val="26"/>
          <w:lang w:val="en-US"/>
        </w:rPr>
        <w:t xml:space="preserve"> between 1 April 2020 and 31 December 2020. Nevertheless, TBANK will continue selling the life insurance products of Prudential exclusively. </w:t>
      </w:r>
    </w:p>
    <w:p w14:paraId="1303A710" w14:textId="77777777" w:rsidR="00504FF3" w:rsidRPr="00551FA5" w:rsidRDefault="00504FF3" w:rsidP="00504FF3">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0E2CC6EA" w14:textId="621F629E" w:rsidR="00504FF3" w:rsidRPr="00551FA5" w:rsidRDefault="00504FF3" w:rsidP="00504FF3">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551FA5">
        <w:rPr>
          <w:rFonts w:ascii="CordiaUPC" w:hAnsi="CordiaUPC" w:cs="CordiaUPC" w:hint="cs"/>
          <w:sz w:val="26"/>
          <w:szCs w:val="26"/>
          <w:lang w:eastAsia="en-GB"/>
        </w:rPr>
        <w:t>Revenue which w</w:t>
      </w:r>
      <w:r w:rsidR="003F3F64">
        <w:rPr>
          <w:rFonts w:ascii="CordiaUPC" w:hAnsi="CordiaUPC" w:cs="CordiaUPC"/>
          <w:sz w:val="26"/>
          <w:szCs w:val="26"/>
          <w:lang w:eastAsia="en-GB"/>
        </w:rPr>
        <w:t>ere</w:t>
      </w:r>
      <w:r w:rsidRPr="00551FA5">
        <w:rPr>
          <w:rFonts w:ascii="CordiaUPC" w:hAnsi="CordiaUPC" w:cs="CordiaUPC" w:hint="cs"/>
          <w:sz w:val="26"/>
          <w:szCs w:val="26"/>
          <w:lang w:eastAsia="en-GB"/>
        </w:rPr>
        <w:t xml:space="preserve"> recogni</w:t>
      </w:r>
      <w:r w:rsidR="004F0B27" w:rsidRPr="00551FA5">
        <w:rPr>
          <w:rFonts w:ascii="CordiaUPC" w:hAnsi="CordiaUPC" w:cs="CordiaUPC" w:hint="cs"/>
          <w:sz w:val="26"/>
          <w:szCs w:val="26"/>
          <w:lang w:eastAsia="en-GB"/>
        </w:rPr>
        <w:t>s</w:t>
      </w:r>
      <w:r w:rsidRPr="00551FA5">
        <w:rPr>
          <w:rFonts w:ascii="CordiaUPC" w:hAnsi="CordiaUPC" w:cs="CordiaUPC" w:hint="cs"/>
          <w:sz w:val="26"/>
          <w:szCs w:val="26"/>
          <w:lang w:eastAsia="en-GB"/>
        </w:rPr>
        <w:t>ed in 2020 from Prudential’s acquisition of rights under the original bancassurance agreement between the Bank and FWD is valued at B</w:t>
      </w:r>
      <w:r w:rsidR="0006524D">
        <w:rPr>
          <w:rFonts w:ascii="CordiaUPC" w:hAnsi="CordiaUPC" w:cs="CordiaUPC"/>
          <w:sz w:val="26"/>
          <w:szCs w:val="26"/>
          <w:lang w:eastAsia="en-GB"/>
        </w:rPr>
        <w:t>aht</w:t>
      </w:r>
      <w:r w:rsidRPr="00551FA5">
        <w:rPr>
          <w:rFonts w:ascii="CordiaUPC" w:hAnsi="CordiaUPC" w:cs="CordiaUPC" w:hint="cs"/>
          <w:sz w:val="26"/>
          <w:szCs w:val="26"/>
          <w:lang w:eastAsia="en-GB"/>
        </w:rPr>
        <w:t xml:space="preserve"> 1.3 billion. Revenue to be gradually recogni</w:t>
      </w:r>
      <w:r w:rsidR="00605AEA" w:rsidRPr="00551FA5">
        <w:rPr>
          <w:rFonts w:ascii="CordiaUPC" w:hAnsi="CordiaUPC" w:cs="CordiaUPC" w:hint="cs"/>
          <w:sz w:val="26"/>
          <w:szCs w:val="26"/>
          <w:lang w:eastAsia="en-GB"/>
        </w:rPr>
        <w:t>s</w:t>
      </w:r>
      <w:r w:rsidRPr="00551FA5">
        <w:rPr>
          <w:rFonts w:ascii="CordiaUPC" w:hAnsi="CordiaUPC" w:cs="CordiaUPC" w:hint="cs"/>
          <w:sz w:val="26"/>
          <w:szCs w:val="26"/>
          <w:lang w:eastAsia="en-GB"/>
        </w:rPr>
        <w:t>ed throughout the combined initial contractual term and transition period (15 years 9 months) is B</w:t>
      </w:r>
      <w:r w:rsidR="0006524D">
        <w:rPr>
          <w:rFonts w:ascii="CordiaUPC" w:hAnsi="CordiaUPC" w:cs="CordiaUPC"/>
          <w:sz w:val="26"/>
          <w:szCs w:val="26"/>
          <w:lang w:eastAsia="en-GB"/>
        </w:rPr>
        <w:t>aht</w:t>
      </w:r>
      <w:r w:rsidRPr="00551FA5">
        <w:rPr>
          <w:rFonts w:ascii="CordiaUPC" w:hAnsi="CordiaUPC" w:cs="CordiaUPC" w:hint="cs"/>
          <w:sz w:val="26"/>
          <w:szCs w:val="26"/>
          <w:lang w:eastAsia="en-GB"/>
        </w:rPr>
        <w:t xml:space="preserve"> 20.8 billion, starting 1 April 2020.</w:t>
      </w:r>
    </w:p>
    <w:p w14:paraId="23B2299E" w14:textId="77777777" w:rsidR="00504FF3" w:rsidRPr="00551FA5" w:rsidRDefault="00504FF3" w:rsidP="009F4BE2">
      <w:pPr>
        <w:pStyle w:val="BodyText"/>
        <w:spacing w:after="0" w:line="240" w:lineRule="atLeast"/>
        <w:rPr>
          <w:rFonts w:ascii="CordiaUPC" w:hAnsi="CordiaUPC" w:cs="CordiaUPC"/>
          <w:sz w:val="26"/>
          <w:szCs w:val="26"/>
          <w:lang w:val="en-GB"/>
        </w:rPr>
      </w:pPr>
    </w:p>
    <w:p w14:paraId="4DDA4D15" w14:textId="3F873E04" w:rsidR="007A2D64" w:rsidRPr="00551FA5" w:rsidRDefault="00CE4231" w:rsidP="00C412EB">
      <w:pPr>
        <w:pStyle w:val="Heading1"/>
        <w:numPr>
          <w:ilvl w:val="0"/>
          <w:numId w:val="0"/>
        </w:numPr>
        <w:spacing w:before="0" w:after="0" w:line="240" w:lineRule="atLeast"/>
        <w:ind w:left="540" w:hanging="540"/>
        <w:rPr>
          <w:rFonts w:ascii="CordiaUPC" w:hAnsi="CordiaUPC" w:cs="CordiaUPC"/>
          <w:i w:val="0"/>
          <w:iCs/>
          <w:sz w:val="28"/>
          <w:szCs w:val="28"/>
        </w:rPr>
      </w:pPr>
      <w:r w:rsidRPr="00551FA5">
        <w:rPr>
          <w:rFonts w:ascii="CordiaUPC" w:hAnsi="CordiaUPC" w:cs="CordiaUPC" w:hint="cs"/>
          <w:i w:val="0"/>
          <w:iCs/>
          <w:sz w:val="28"/>
          <w:szCs w:val="28"/>
        </w:rPr>
        <w:t>2</w:t>
      </w:r>
      <w:r w:rsidR="00731A60">
        <w:rPr>
          <w:rFonts w:ascii="CordiaUPC" w:hAnsi="CordiaUPC" w:cs="CordiaUPC"/>
          <w:i w:val="0"/>
          <w:iCs/>
          <w:sz w:val="28"/>
          <w:szCs w:val="28"/>
        </w:rPr>
        <w:t>7</w:t>
      </w:r>
      <w:r w:rsidR="00A32864" w:rsidRPr="00551FA5">
        <w:rPr>
          <w:rFonts w:ascii="CordiaUPC" w:hAnsi="CordiaUPC" w:cs="CordiaUPC" w:hint="cs"/>
          <w:i w:val="0"/>
          <w:iCs/>
          <w:sz w:val="28"/>
          <w:szCs w:val="28"/>
        </w:rPr>
        <w:tab/>
      </w:r>
      <w:r w:rsidR="00E87D17" w:rsidRPr="00551FA5">
        <w:rPr>
          <w:rFonts w:ascii="CordiaUPC" w:hAnsi="CordiaUPC" w:cs="CordiaUPC" w:hint="cs"/>
          <w:i w:val="0"/>
          <w:iCs/>
          <w:sz w:val="28"/>
          <w:szCs w:val="28"/>
        </w:rPr>
        <w:t>Other liabilities</w:t>
      </w:r>
    </w:p>
    <w:p w14:paraId="4ACC0103" w14:textId="77777777" w:rsidR="00C412EB" w:rsidRPr="00551FA5" w:rsidRDefault="00C412EB" w:rsidP="00C412EB">
      <w:pPr>
        <w:pStyle w:val="BodyText"/>
        <w:spacing w:after="0" w:line="240" w:lineRule="atLeast"/>
        <w:rPr>
          <w:rFonts w:ascii="CordiaUPC" w:hAnsi="CordiaUPC" w:cs="CordiaUPC"/>
          <w:sz w:val="26"/>
          <w:szCs w:val="26"/>
          <w:cs/>
          <w:lang w:val="en-GB"/>
        </w:rPr>
      </w:pPr>
    </w:p>
    <w:tbl>
      <w:tblPr>
        <w:tblW w:w="9467" w:type="dxa"/>
        <w:tblInd w:w="423" w:type="dxa"/>
        <w:tblLayout w:type="fixed"/>
        <w:tblLook w:val="01E0" w:firstRow="1" w:lastRow="1" w:firstColumn="1" w:lastColumn="1" w:noHBand="0" w:noVBand="0"/>
      </w:tblPr>
      <w:tblGrid>
        <w:gridCol w:w="3671"/>
        <w:gridCol w:w="1199"/>
        <w:gridCol w:w="282"/>
        <w:gridCol w:w="1248"/>
        <w:gridCol w:w="267"/>
        <w:gridCol w:w="1263"/>
        <w:gridCol w:w="265"/>
        <w:gridCol w:w="1272"/>
      </w:tblGrid>
      <w:tr w:rsidR="00421E7A" w:rsidRPr="00551FA5" w14:paraId="766A2E05" w14:textId="77777777" w:rsidTr="00475CD1">
        <w:trPr>
          <w:trHeight w:val="137"/>
        </w:trPr>
        <w:tc>
          <w:tcPr>
            <w:tcW w:w="3671" w:type="dxa"/>
          </w:tcPr>
          <w:p w14:paraId="0F4FA4E9" w14:textId="77777777" w:rsidR="00421E7A" w:rsidRPr="00551FA5" w:rsidRDefault="00421E7A" w:rsidP="00C412EB">
            <w:pPr>
              <w:spacing w:line="240" w:lineRule="atLeast"/>
              <w:ind w:right="-79"/>
              <w:rPr>
                <w:rFonts w:ascii="CordiaUPC" w:hAnsi="CordiaUPC" w:cs="CordiaUPC"/>
                <w:color w:val="000000"/>
                <w:sz w:val="26"/>
                <w:szCs w:val="26"/>
                <w:lang w:val="en-US" w:bidi="th-TH"/>
              </w:rPr>
            </w:pPr>
          </w:p>
        </w:tc>
        <w:tc>
          <w:tcPr>
            <w:tcW w:w="2729" w:type="dxa"/>
            <w:gridSpan w:val="3"/>
          </w:tcPr>
          <w:p w14:paraId="7D7649CB"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Consolidated</w:t>
            </w:r>
          </w:p>
        </w:tc>
        <w:tc>
          <w:tcPr>
            <w:tcW w:w="267" w:type="dxa"/>
          </w:tcPr>
          <w:p w14:paraId="3DF9F811"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p>
        </w:tc>
        <w:tc>
          <w:tcPr>
            <w:tcW w:w="2800" w:type="dxa"/>
            <w:gridSpan w:val="3"/>
          </w:tcPr>
          <w:p w14:paraId="39AE7FD0" w14:textId="77777777" w:rsidR="00421E7A" w:rsidRPr="00551FA5" w:rsidRDefault="00421E7A" w:rsidP="00C412EB">
            <w:pPr>
              <w:spacing w:line="240" w:lineRule="atLeast"/>
              <w:ind w:left="-155" w:right="-288"/>
              <w:jc w:val="center"/>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Bank only</w:t>
            </w:r>
          </w:p>
        </w:tc>
      </w:tr>
      <w:tr w:rsidR="00727B35" w:rsidRPr="00551FA5" w14:paraId="21BF1F40" w14:textId="77777777" w:rsidTr="00DA56A0">
        <w:trPr>
          <w:trHeight w:val="137"/>
        </w:trPr>
        <w:tc>
          <w:tcPr>
            <w:tcW w:w="3671" w:type="dxa"/>
          </w:tcPr>
          <w:p w14:paraId="65179B57" w14:textId="77777777" w:rsidR="00727B35" w:rsidRPr="00551FA5" w:rsidRDefault="00727B35" w:rsidP="00727B35">
            <w:pPr>
              <w:spacing w:line="240" w:lineRule="atLeast"/>
              <w:ind w:right="-79"/>
              <w:rPr>
                <w:rFonts w:ascii="CordiaUPC" w:hAnsi="CordiaUPC" w:cs="CordiaUPC"/>
                <w:color w:val="000000"/>
                <w:sz w:val="26"/>
                <w:szCs w:val="26"/>
                <w:lang w:val="en-US" w:bidi="th-TH"/>
              </w:rPr>
            </w:pPr>
          </w:p>
        </w:tc>
        <w:tc>
          <w:tcPr>
            <w:tcW w:w="1199" w:type="dxa"/>
            <w:vAlign w:val="bottom"/>
          </w:tcPr>
          <w:p w14:paraId="55AF3E82" w14:textId="043D753A" w:rsidR="00727B35" w:rsidRPr="00551FA5" w:rsidRDefault="00727B35" w:rsidP="00727B35">
            <w:pPr>
              <w:spacing w:line="240" w:lineRule="atLeast"/>
              <w:jc w:val="center"/>
              <w:rPr>
                <w:rFonts w:ascii="CordiaUPC" w:hAnsi="CordiaUPC" w:cs="CordiaUPC"/>
                <w:color w:val="000000"/>
                <w:sz w:val="26"/>
                <w:szCs w:val="26"/>
              </w:rPr>
            </w:pPr>
            <w:r w:rsidRPr="00727B35">
              <w:rPr>
                <w:rFonts w:ascii="CordiaUPC" w:hAnsi="CordiaUPC" w:cs="CordiaUPC" w:hint="cs"/>
                <w:sz w:val="26"/>
                <w:szCs w:val="26"/>
                <w:lang w:bidi="th-TH"/>
              </w:rPr>
              <w:t>30 June</w:t>
            </w:r>
          </w:p>
        </w:tc>
        <w:tc>
          <w:tcPr>
            <w:tcW w:w="282" w:type="dxa"/>
            <w:vAlign w:val="bottom"/>
          </w:tcPr>
          <w:p w14:paraId="3EFDDC44" w14:textId="77777777" w:rsidR="00727B35" w:rsidRPr="00551FA5" w:rsidRDefault="00727B35" w:rsidP="00727B35">
            <w:pPr>
              <w:spacing w:line="240" w:lineRule="atLeast"/>
              <w:jc w:val="center"/>
              <w:rPr>
                <w:rFonts w:ascii="CordiaUPC" w:hAnsi="CordiaUPC" w:cs="CordiaUPC"/>
                <w:color w:val="000000"/>
                <w:sz w:val="26"/>
                <w:szCs w:val="26"/>
              </w:rPr>
            </w:pPr>
          </w:p>
        </w:tc>
        <w:tc>
          <w:tcPr>
            <w:tcW w:w="1248" w:type="dxa"/>
            <w:vAlign w:val="bottom"/>
          </w:tcPr>
          <w:p w14:paraId="2BF7EAC8" w14:textId="1AEB79DB" w:rsidR="00727B35" w:rsidRPr="00551FA5" w:rsidRDefault="00727B35" w:rsidP="00727B35">
            <w:pPr>
              <w:spacing w:line="240" w:lineRule="atLeas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eastAsia="en-GB" w:bidi="th-TH"/>
              </w:rPr>
              <w:t>31 December</w:t>
            </w:r>
          </w:p>
        </w:tc>
        <w:tc>
          <w:tcPr>
            <w:tcW w:w="267" w:type="dxa"/>
          </w:tcPr>
          <w:p w14:paraId="60F6B878" w14:textId="77777777" w:rsidR="00727B35" w:rsidRPr="00551FA5" w:rsidRDefault="00727B35" w:rsidP="00727B35">
            <w:pPr>
              <w:spacing w:line="240" w:lineRule="atLeast"/>
              <w:ind w:left="-117" w:right="-288"/>
              <w:jc w:val="center"/>
              <w:rPr>
                <w:rFonts w:ascii="CordiaUPC" w:hAnsi="CordiaUPC" w:cs="CordiaUPC"/>
                <w:snapToGrid w:val="0"/>
                <w:sz w:val="26"/>
                <w:szCs w:val="26"/>
                <w:lang w:val="en-US" w:eastAsia="th-TH" w:bidi="th-TH"/>
              </w:rPr>
            </w:pPr>
          </w:p>
        </w:tc>
        <w:tc>
          <w:tcPr>
            <w:tcW w:w="1263" w:type="dxa"/>
            <w:vAlign w:val="bottom"/>
          </w:tcPr>
          <w:p w14:paraId="740FCE2C" w14:textId="15C46157" w:rsidR="00727B35" w:rsidRPr="00551FA5" w:rsidRDefault="00727B35" w:rsidP="00727B35">
            <w:pPr>
              <w:spacing w:line="240" w:lineRule="atLeast"/>
              <w:jc w:val="center"/>
              <w:rPr>
                <w:rFonts w:ascii="CordiaUPC" w:hAnsi="CordiaUPC" w:cs="CordiaUPC"/>
                <w:color w:val="000000"/>
                <w:sz w:val="26"/>
                <w:szCs w:val="26"/>
              </w:rPr>
            </w:pPr>
            <w:r w:rsidRPr="00727B35">
              <w:rPr>
                <w:rFonts w:ascii="CordiaUPC" w:hAnsi="CordiaUPC" w:cs="CordiaUPC" w:hint="cs"/>
                <w:sz w:val="26"/>
                <w:szCs w:val="26"/>
                <w:lang w:bidi="th-TH"/>
              </w:rPr>
              <w:t>30 June</w:t>
            </w:r>
          </w:p>
        </w:tc>
        <w:tc>
          <w:tcPr>
            <w:tcW w:w="265" w:type="dxa"/>
            <w:vAlign w:val="bottom"/>
          </w:tcPr>
          <w:p w14:paraId="1D65747C" w14:textId="77777777" w:rsidR="00727B35" w:rsidRPr="00551FA5" w:rsidRDefault="00727B35" w:rsidP="00727B35">
            <w:pPr>
              <w:spacing w:line="240" w:lineRule="atLeast"/>
              <w:jc w:val="center"/>
              <w:rPr>
                <w:rFonts w:ascii="CordiaUPC" w:hAnsi="CordiaUPC" w:cs="CordiaUPC"/>
                <w:color w:val="000000"/>
                <w:sz w:val="26"/>
                <w:szCs w:val="26"/>
              </w:rPr>
            </w:pPr>
          </w:p>
        </w:tc>
        <w:tc>
          <w:tcPr>
            <w:tcW w:w="1272" w:type="dxa"/>
            <w:vAlign w:val="bottom"/>
          </w:tcPr>
          <w:p w14:paraId="58326E52" w14:textId="3A91F1A6" w:rsidR="00727B35" w:rsidRPr="00551FA5" w:rsidRDefault="00727B35" w:rsidP="00727B35">
            <w:pPr>
              <w:spacing w:line="240" w:lineRule="atLeas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eastAsia="en-GB" w:bidi="th-TH"/>
              </w:rPr>
              <w:t>31 December</w:t>
            </w:r>
          </w:p>
        </w:tc>
      </w:tr>
      <w:tr w:rsidR="00727B35" w:rsidRPr="00551FA5" w14:paraId="2A0612F2" w14:textId="77777777" w:rsidTr="00DA56A0">
        <w:trPr>
          <w:trHeight w:val="137"/>
        </w:trPr>
        <w:tc>
          <w:tcPr>
            <w:tcW w:w="3671" w:type="dxa"/>
          </w:tcPr>
          <w:p w14:paraId="37CCA56D" w14:textId="77777777" w:rsidR="00727B35" w:rsidRPr="00551FA5" w:rsidRDefault="00727B35" w:rsidP="00727B35">
            <w:pPr>
              <w:spacing w:line="240" w:lineRule="atLeast"/>
              <w:ind w:right="-79"/>
              <w:rPr>
                <w:rFonts w:ascii="CordiaUPC" w:hAnsi="CordiaUPC" w:cs="CordiaUPC"/>
                <w:color w:val="000000"/>
                <w:sz w:val="26"/>
                <w:szCs w:val="26"/>
                <w:lang w:val="en-US" w:bidi="th-TH"/>
              </w:rPr>
            </w:pPr>
          </w:p>
        </w:tc>
        <w:tc>
          <w:tcPr>
            <w:tcW w:w="1199" w:type="dxa"/>
            <w:vAlign w:val="bottom"/>
          </w:tcPr>
          <w:p w14:paraId="40F31A25" w14:textId="56AE8DBD" w:rsidR="00727B35" w:rsidRPr="00551FA5" w:rsidRDefault="00727B35" w:rsidP="00727B35">
            <w:pPr>
              <w:spacing w:line="240" w:lineRule="atLeast"/>
              <w:jc w:val="center"/>
              <w:rPr>
                <w:rFonts w:ascii="CordiaUPC" w:hAnsi="CordiaUPC" w:cs="CordiaUPC"/>
                <w:color w:val="000000"/>
                <w:sz w:val="26"/>
                <w:szCs w:val="26"/>
              </w:rPr>
            </w:pPr>
            <w:r w:rsidRPr="00551FA5">
              <w:rPr>
                <w:rFonts w:ascii="CordiaUPC" w:hAnsi="CordiaUPC" w:cs="CordiaUPC" w:hint="cs"/>
                <w:color w:val="000000"/>
                <w:sz w:val="26"/>
                <w:szCs w:val="26"/>
              </w:rPr>
              <w:t>202</w:t>
            </w:r>
            <w:r>
              <w:rPr>
                <w:rFonts w:ascii="CordiaUPC" w:hAnsi="CordiaUPC" w:cs="CordiaUPC"/>
                <w:color w:val="000000"/>
                <w:sz w:val="26"/>
                <w:szCs w:val="26"/>
              </w:rPr>
              <w:t>1</w:t>
            </w:r>
          </w:p>
        </w:tc>
        <w:tc>
          <w:tcPr>
            <w:tcW w:w="282" w:type="dxa"/>
            <w:vAlign w:val="bottom"/>
          </w:tcPr>
          <w:p w14:paraId="493EC539" w14:textId="77777777" w:rsidR="00727B35" w:rsidRPr="00551FA5" w:rsidRDefault="00727B35" w:rsidP="00727B35">
            <w:pPr>
              <w:spacing w:line="240" w:lineRule="atLeast"/>
              <w:jc w:val="center"/>
              <w:rPr>
                <w:rFonts w:ascii="CordiaUPC" w:hAnsi="CordiaUPC" w:cs="CordiaUPC"/>
                <w:color w:val="000000"/>
                <w:sz w:val="26"/>
                <w:szCs w:val="26"/>
              </w:rPr>
            </w:pPr>
          </w:p>
        </w:tc>
        <w:tc>
          <w:tcPr>
            <w:tcW w:w="1248" w:type="dxa"/>
            <w:vAlign w:val="bottom"/>
          </w:tcPr>
          <w:p w14:paraId="0820F600" w14:textId="01807AEF" w:rsidR="00727B35" w:rsidRPr="00551FA5" w:rsidRDefault="00727B35" w:rsidP="00727B35">
            <w:pPr>
              <w:spacing w:line="240" w:lineRule="atLeas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rPr>
              <w:t>2020</w:t>
            </w:r>
          </w:p>
        </w:tc>
        <w:tc>
          <w:tcPr>
            <w:tcW w:w="267" w:type="dxa"/>
          </w:tcPr>
          <w:p w14:paraId="738A0CC1" w14:textId="77777777" w:rsidR="00727B35" w:rsidRPr="00551FA5" w:rsidRDefault="00727B35" w:rsidP="00727B35">
            <w:pPr>
              <w:spacing w:line="240" w:lineRule="atLeast"/>
              <w:ind w:left="-117" w:right="-288"/>
              <w:jc w:val="center"/>
              <w:rPr>
                <w:rFonts w:ascii="CordiaUPC" w:hAnsi="CordiaUPC" w:cs="CordiaUPC"/>
                <w:snapToGrid w:val="0"/>
                <w:sz w:val="26"/>
                <w:szCs w:val="26"/>
                <w:lang w:val="en-US" w:eastAsia="th-TH" w:bidi="th-TH"/>
              </w:rPr>
            </w:pPr>
          </w:p>
        </w:tc>
        <w:tc>
          <w:tcPr>
            <w:tcW w:w="1263" w:type="dxa"/>
            <w:vAlign w:val="bottom"/>
          </w:tcPr>
          <w:p w14:paraId="12182F25" w14:textId="0BF03371" w:rsidR="00727B35" w:rsidRPr="00551FA5" w:rsidRDefault="00727B35" w:rsidP="00727B35">
            <w:pPr>
              <w:spacing w:line="240" w:lineRule="atLeast"/>
              <w:jc w:val="center"/>
              <w:rPr>
                <w:rFonts w:ascii="CordiaUPC" w:hAnsi="CordiaUPC" w:cs="CordiaUPC"/>
                <w:color w:val="000000"/>
                <w:sz w:val="26"/>
                <w:szCs w:val="26"/>
              </w:rPr>
            </w:pPr>
            <w:r w:rsidRPr="00551FA5">
              <w:rPr>
                <w:rFonts w:ascii="CordiaUPC" w:hAnsi="CordiaUPC" w:cs="CordiaUPC" w:hint="cs"/>
                <w:color w:val="000000"/>
                <w:sz w:val="26"/>
                <w:szCs w:val="26"/>
              </w:rPr>
              <w:t>202</w:t>
            </w:r>
            <w:r>
              <w:rPr>
                <w:rFonts w:ascii="CordiaUPC" w:hAnsi="CordiaUPC" w:cs="CordiaUPC"/>
                <w:color w:val="000000"/>
                <w:sz w:val="26"/>
                <w:szCs w:val="26"/>
              </w:rPr>
              <w:t>1</w:t>
            </w:r>
          </w:p>
        </w:tc>
        <w:tc>
          <w:tcPr>
            <w:tcW w:w="265" w:type="dxa"/>
            <w:vAlign w:val="bottom"/>
          </w:tcPr>
          <w:p w14:paraId="44D548A0" w14:textId="77777777" w:rsidR="00727B35" w:rsidRPr="00551FA5" w:rsidRDefault="00727B35" w:rsidP="00727B35">
            <w:pPr>
              <w:spacing w:line="240" w:lineRule="atLeast"/>
              <w:jc w:val="center"/>
              <w:rPr>
                <w:rFonts w:ascii="CordiaUPC" w:hAnsi="CordiaUPC" w:cs="CordiaUPC"/>
                <w:color w:val="000000"/>
                <w:sz w:val="26"/>
                <w:szCs w:val="26"/>
              </w:rPr>
            </w:pPr>
          </w:p>
        </w:tc>
        <w:tc>
          <w:tcPr>
            <w:tcW w:w="1272" w:type="dxa"/>
            <w:vAlign w:val="bottom"/>
          </w:tcPr>
          <w:p w14:paraId="45500614" w14:textId="18F22A21" w:rsidR="00727B35" w:rsidRPr="00551FA5" w:rsidRDefault="00727B35" w:rsidP="00727B35">
            <w:pPr>
              <w:spacing w:line="240" w:lineRule="atLeast"/>
              <w:ind w:left="-124" w:right="-110"/>
              <w:jc w:val="center"/>
              <w:rPr>
                <w:rFonts w:ascii="CordiaUPC" w:hAnsi="CordiaUPC" w:cs="CordiaUPC"/>
                <w:color w:val="000000"/>
                <w:sz w:val="26"/>
                <w:szCs w:val="26"/>
              </w:rPr>
            </w:pPr>
            <w:r w:rsidRPr="00727B35">
              <w:rPr>
                <w:rFonts w:ascii="CordiaUPC" w:hAnsi="CordiaUPC" w:cs="CordiaUPC" w:hint="cs"/>
                <w:color w:val="000000"/>
                <w:sz w:val="26"/>
                <w:szCs w:val="26"/>
                <w:lang w:val="en-US"/>
              </w:rPr>
              <w:t>2020</w:t>
            </w:r>
          </w:p>
        </w:tc>
      </w:tr>
      <w:tr w:rsidR="00421E7A" w:rsidRPr="00551FA5" w14:paraId="6DFD02F3" w14:textId="77777777" w:rsidTr="00475CD1">
        <w:trPr>
          <w:trHeight w:val="137"/>
        </w:trPr>
        <w:tc>
          <w:tcPr>
            <w:tcW w:w="3671" w:type="dxa"/>
          </w:tcPr>
          <w:p w14:paraId="3C1E9D76" w14:textId="77777777" w:rsidR="00421E7A" w:rsidRPr="00551FA5" w:rsidRDefault="00421E7A" w:rsidP="00D0659A">
            <w:pPr>
              <w:spacing w:line="240" w:lineRule="atLeast"/>
              <w:ind w:right="-79"/>
              <w:rPr>
                <w:rFonts w:ascii="CordiaUPC" w:hAnsi="CordiaUPC" w:cs="CordiaUPC"/>
                <w:color w:val="000000"/>
                <w:sz w:val="26"/>
                <w:szCs w:val="26"/>
                <w:lang w:val="en-US" w:bidi="th-TH"/>
              </w:rPr>
            </w:pPr>
          </w:p>
        </w:tc>
        <w:tc>
          <w:tcPr>
            <w:tcW w:w="5796" w:type="dxa"/>
            <w:gridSpan w:val="7"/>
          </w:tcPr>
          <w:p w14:paraId="7D8B8F15" w14:textId="77777777" w:rsidR="00421E7A" w:rsidRPr="00551FA5" w:rsidRDefault="00421E7A" w:rsidP="00D0659A">
            <w:pPr>
              <w:spacing w:line="240" w:lineRule="atLeast"/>
              <w:ind w:left="-117" w:right="-108"/>
              <w:jc w:val="center"/>
              <w:rPr>
                <w:rFonts w:ascii="CordiaUPC" w:hAnsi="CordiaUPC" w:cs="CordiaUPC"/>
                <w:i/>
                <w:iCs/>
                <w:snapToGrid w:val="0"/>
                <w:sz w:val="26"/>
                <w:szCs w:val="26"/>
                <w:lang w:val="en-US" w:eastAsia="th-TH" w:bidi="th-TH"/>
              </w:rPr>
            </w:pPr>
            <w:r w:rsidRPr="00551FA5">
              <w:rPr>
                <w:rFonts w:ascii="CordiaUPC" w:hAnsi="CordiaUPC" w:cs="CordiaUPC" w:hint="cs"/>
                <w:i/>
                <w:iCs/>
                <w:snapToGrid w:val="0"/>
                <w:sz w:val="26"/>
                <w:szCs w:val="26"/>
                <w:lang w:val="en-US" w:eastAsia="th-TH" w:bidi="th-TH"/>
              </w:rPr>
              <w:t>(in million Baht)</w:t>
            </w:r>
          </w:p>
        </w:tc>
      </w:tr>
      <w:tr w:rsidR="00893EBD" w:rsidRPr="00551FA5" w14:paraId="43261428" w14:textId="77777777" w:rsidTr="00475CD1">
        <w:trPr>
          <w:trHeight w:val="137"/>
        </w:trPr>
        <w:tc>
          <w:tcPr>
            <w:tcW w:w="3671" w:type="dxa"/>
            <w:vAlign w:val="bottom"/>
          </w:tcPr>
          <w:p w14:paraId="1E671AE4" w14:textId="77777777" w:rsidR="00893EBD" w:rsidRPr="00551FA5" w:rsidRDefault="00893EBD" w:rsidP="00893EBD">
            <w:pPr>
              <w:pStyle w:val="Foote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Accrued expenses</w:t>
            </w:r>
          </w:p>
        </w:tc>
        <w:tc>
          <w:tcPr>
            <w:tcW w:w="1199" w:type="dxa"/>
            <w:vAlign w:val="bottom"/>
          </w:tcPr>
          <w:p w14:paraId="747F64FB" w14:textId="30841E0B"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4,967</w:t>
            </w:r>
          </w:p>
        </w:tc>
        <w:tc>
          <w:tcPr>
            <w:tcW w:w="282" w:type="dxa"/>
            <w:vAlign w:val="bottom"/>
          </w:tcPr>
          <w:p w14:paraId="5651EE50"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20305A17" w14:textId="6D28AAD5"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5,566</w:t>
            </w:r>
          </w:p>
        </w:tc>
        <w:tc>
          <w:tcPr>
            <w:tcW w:w="267" w:type="dxa"/>
            <w:vAlign w:val="bottom"/>
          </w:tcPr>
          <w:p w14:paraId="79FCF4D3"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78494600" w14:textId="663460BD"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3,469</w:t>
            </w:r>
          </w:p>
        </w:tc>
        <w:tc>
          <w:tcPr>
            <w:tcW w:w="265" w:type="dxa"/>
            <w:vAlign w:val="bottom"/>
          </w:tcPr>
          <w:p w14:paraId="2E0F57E0"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1DAAF92E" w14:textId="5FE8FC04"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3,587</w:t>
            </w:r>
          </w:p>
        </w:tc>
      </w:tr>
      <w:tr w:rsidR="00893EBD" w:rsidRPr="00551FA5" w14:paraId="721D3A1F" w14:textId="77777777" w:rsidTr="00475CD1">
        <w:trPr>
          <w:trHeight w:val="137"/>
        </w:trPr>
        <w:tc>
          <w:tcPr>
            <w:tcW w:w="3671" w:type="dxa"/>
          </w:tcPr>
          <w:p w14:paraId="26E01015" w14:textId="77777777" w:rsidR="00893EBD" w:rsidRPr="00551FA5" w:rsidRDefault="00893EBD" w:rsidP="00893EBD">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Accrued interest expenses</w:t>
            </w:r>
          </w:p>
        </w:tc>
        <w:tc>
          <w:tcPr>
            <w:tcW w:w="1199" w:type="dxa"/>
            <w:vAlign w:val="bottom"/>
          </w:tcPr>
          <w:p w14:paraId="7CD5CF64" w14:textId="57814E02"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565</w:t>
            </w:r>
          </w:p>
        </w:tc>
        <w:tc>
          <w:tcPr>
            <w:tcW w:w="282" w:type="dxa"/>
            <w:vAlign w:val="bottom"/>
          </w:tcPr>
          <w:p w14:paraId="31822065"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6821A046" w14:textId="343670C7"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762</w:t>
            </w:r>
          </w:p>
        </w:tc>
        <w:tc>
          <w:tcPr>
            <w:tcW w:w="267" w:type="dxa"/>
            <w:vAlign w:val="bottom"/>
          </w:tcPr>
          <w:p w14:paraId="6D0E989C"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64018A30" w14:textId="02701DE3"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233</w:t>
            </w:r>
          </w:p>
        </w:tc>
        <w:tc>
          <w:tcPr>
            <w:tcW w:w="265" w:type="dxa"/>
            <w:vAlign w:val="bottom"/>
          </w:tcPr>
          <w:p w14:paraId="2A1F3479"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0A2CC20E" w14:textId="45FA8465"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282</w:t>
            </w:r>
          </w:p>
        </w:tc>
      </w:tr>
      <w:tr w:rsidR="00893EBD" w:rsidRPr="00551FA5" w14:paraId="1CC537F6" w14:textId="77777777" w:rsidTr="00475CD1">
        <w:trPr>
          <w:trHeight w:val="137"/>
        </w:trPr>
        <w:tc>
          <w:tcPr>
            <w:tcW w:w="3671" w:type="dxa"/>
          </w:tcPr>
          <w:p w14:paraId="664BA973" w14:textId="77777777" w:rsidR="00893EBD" w:rsidRPr="00551FA5" w:rsidRDefault="00893EBD" w:rsidP="00893EBD">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Deposits and guarantees received</w:t>
            </w:r>
          </w:p>
        </w:tc>
        <w:tc>
          <w:tcPr>
            <w:tcW w:w="1199" w:type="dxa"/>
            <w:vAlign w:val="bottom"/>
          </w:tcPr>
          <w:p w14:paraId="7FB09A15" w14:textId="169A7D8B"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350</w:t>
            </w:r>
          </w:p>
        </w:tc>
        <w:tc>
          <w:tcPr>
            <w:tcW w:w="282" w:type="dxa"/>
            <w:vAlign w:val="bottom"/>
          </w:tcPr>
          <w:p w14:paraId="35141AC1"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5F533328" w14:textId="0E127B54"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287</w:t>
            </w:r>
          </w:p>
        </w:tc>
        <w:tc>
          <w:tcPr>
            <w:tcW w:w="267" w:type="dxa"/>
            <w:vAlign w:val="bottom"/>
          </w:tcPr>
          <w:p w14:paraId="15DE6598"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0FEC2674" w14:textId="22373E2C"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296</w:t>
            </w:r>
          </w:p>
        </w:tc>
        <w:tc>
          <w:tcPr>
            <w:tcW w:w="265" w:type="dxa"/>
            <w:vAlign w:val="bottom"/>
          </w:tcPr>
          <w:p w14:paraId="718BE663"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1F12514A" w14:textId="7DDC176F"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231</w:t>
            </w:r>
          </w:p>
        </w:tc>
      </w:tr>
      <w:tr w:rsidR="00893EBD" w:rsidRPr="00551FA5" w14:paraId="541B6066" w14:textId="77777777" w:rsidTr="00475CD1">
        <w:trPr>
          <w:trHeight w:val="137"/>
        </w:trPr>
        <w:tc>
          <w:tcPr>
            <w:tcW w:w="3671" w:type="dxa"/>
          </w:tcPr>
          <w:p w14:paraId="5500950F" w14:textId="77777777" w:rsidR="00893EBD" w:rsidRPr="00551FA5" w:rsidRDefault="00893EBD" w:rsidP="00893EBD">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Collateral on derivative transactions</w:t>
            </w:r>
          </w:p>
        </w:tc>
        <w:tc>
          <w:tcPr>
            <w:tcW w:w="1199" w:type="dxa"/>
            <w:vAlign w:val="bottom"/>
          </w:tcPr>
          <w:p w14:paraId="12633F3D" w14:textId="3FCEF6AB"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1,682</w:t>
            </w:r>
          </w:p>
        </w:tc>
        <w:tc>
          <w:tcPr>
            <w:tcW w:w="282" w:type="dxa"/>
            <w:vAlign w:val="bottom"/>
          </w:tcPr>
          <w:p w14:paraId="047DB206"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65233FC2" w14:textId="2CCBBFF4"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3,846</w:t>
            </w:r>
          </w:p>
        </w:tc>
        <w:tc>
          <w:tcPr>
            <w:tcW w:w="267" w:type="dxa"/>
            <w:vAlign w:val="bottom"/>
          </w:tcPr>
          <w:p w14:paraId="1451DC6E"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23823178" w14:textId="4D6993CC" w:rsidR="00893EBD" w:rsidRPr="00551FA5" w:rsidRDefault="00893EBD" w:rsidP="00893EBD">
            <w:pPr>
              <w:tabs>
                <w:tab w:val="decimal" w:pos="930"/>
              </w:tabs>
              <w:spacing w:line="240" w:lineRule="atLeast"/>
              <w:jc w:val="right"/>
              <w:rPr>
                <w:rFonts w:ascii="CordiaUPC" w:hAnsi="CordiaUPC" w:cs="CordiaUPC"/>
                <w:color w:val="000000"/>
                <w:sz w:val="26"/>
                <w:szCs w:val="26"/>
              </w:rPr>
            </w:pPr>
            <w:r w:rsidRPr="00BA678A">
              <w:rPr>
                <w:rFonts w:ascii="CordiaUPC" w:hAnsi="CordiaUPC" w:cs="CordiaUPC"/>
                <w:color w:val="000000"/>
                <w:sz w:val="26"/>
                <w:szCs w:val="26"/>
              </w:rPr>
              <w:t>1</w:t>
            </w:r>
            <w:r w:rsidR="00F90688" w:rsidRPr="00BA678A">
              <w:rPr>
                <w:rFonts w:ascii="CordiaUPC" w:hAnsi="CordiaUPC" w:cs="CordiaUPC"/>
                <w:color w:val="000000"/>
                <w:sz w:val="26"/>
                <w:szCs w:val="26"/>
              </w:rPr>
              <w:t>,</w:t>
            </w:r>
            <w:r w:rsidRPr="00BA678A">
              <w:rPr>
                <w:rFonts w:ascii="CordiaUPC" w:hAnsi="CordiaUPC" w:cs="CordiaUPC"/>
                <w:color w:val="000000"/>
                <w:sz w:val="26"/>
                <w:szCs w:val="26"/>
              </w:rPr>
              <w:t>434</w:t>
            </w:r>
          </w:p>
        </w:tc>
        <w:tc>
          <w:tcPr>
            <w:tcW w:w="265" w:type="dxa"/>
          </w:tcPr>
          <w:p w14:paraId="54B08356"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12AB63AB" w14:textId="54916094"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3,205</w:t>
            </w:r>
          </w:p>
        </w:tc>
      </w:tr>
      <w:tr w:rsidR="00893EBD" w:rsidRPr="00551FA5" w14:paraId="6EE907BA" w14:textId="77777777" w:rsidTr="00475CD1">
        <w:trPr>
          <w:trHeight w:val="137"/>
        </w:trPr>
        <w:tc>
          <w:tcPr>
            <w:tcW w:w="3671" w:type="dxa"/>
          </w:tcPr>
          <w:p w14:paraId="394E1B9F" w14:textId="77777777" w:rsidR="00893EBD" w:rsidRPr="00551FA5" w:rsidRDefault="00893EBD" w:rsidP="00893EBD">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Suspense accounts electronic money</w:t>
            </w:r>
          </w:p>
        </w:tc>
        <w:tc>
          <w:tcPr>
            <w:tcW w:w="1199" w:type="dxa"/>
            <w:vAlign w:val="bottom"/>
          </w:tcPr>
          <w:p w14:paraId="04867231" w14:textId="77777777" w:rsidR="00893EBD" w:rsidRPr="00551FA5" w:rsidRDefault="00893EBD" w:rsidP="00893EBD">
            <w:pPr>
              <w:tabs>
                <w:tab w:val="decimal" w:pos="927"/>
              </w:tabs>
              <w:spacing w:line="240" w:lineRule="atLeast"/>
              <w:rPr>
                <w:rFonts w:ascii="CordiaUPC" w:hAnsi="CordiaUPC" w:cs="CordiaUPC"/>
                <w:color w:val="000000"/>
                <w:sz w:val="26"/>
                <w:szCs w:val="26"/>
              </w:rPr>
            </w:pPr>
          </w:p>
        </w:tc>
        <w:tc>
          <w:tcPr>
            <w:tcW w:w="282" w:type="dxa"/>
            <w:vAlign w:val="bottom"/>
          </w:tcPr>
          <w:p w14:paraId="34D76398"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461494FC" w14:textId="77777777" w:rsidR="00893EBD" w:rsidRPr="00551FA5" w:rsidRDefault="00893EBD" w:rsidP="00893EBD">
            <w:pPr>
              <w:tabs>
                <w:tab w:val="decimal" w:pos="927"/>
              </w:tabs>
              <w:spacing w:line="240" w:lineRule="atLeast"/>
              <w:rPr>
                <w:rFonts w:ascii="CordiaUPC" w:hAnsi="CordiaUPC" w:cs="CordiaUPC"/>
                <w:color w:val="000000"/>
                <w:sz w:val="26"/>
                <w:szCs w:val="26"/>
              </w:rPr>
            </w:pPr>
          </w:p>
        </w:tc>
        <w:tc>
          <w:tcPr>
            <w:tcW w:w="267" w:type="dxa"/>
            <w:vAlign w:val="bottom"/>
          </w:tcPr>
          <w:p w14:paraId="1EA46E6D"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252D0E23" w14:textId="77777777" w:rsidR="00893EBD" w:rsidRPr="00551FA5" w:rsidRDefault="00893EBD" w:rsidP="00893EBD">
            <w:pPr>
              <w:tabs>
                <w:tab w:val="decimal" w:pos="930"/>
              </w:tabs>
              <w:spacing w:line="240" w:lineRule="atLeast"/>
              <w:jc w:val="right"/>
              <w:rPr>
                <w:rFonts w:ascii="CordiaUPC" w:hAnsi="CordiaUPC" w:cs="CordiaUPC"/>
                <w:color w:val="000000"/>
                <w:sz w:val="26"/>
                <w:szCs w:val="26"/>
              </w:rPr>
            </w:pPr>
          </w:p>
        </w:tc>
        <w:tc>
          <w:tcPr>
            <w:tcW w:w="265" w:type="dxa"/>
          </w:tcPr>
          <w:p w14:paraId="4C841394"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01EFFDD2" w14:textId="77777777" w:rsidR="00893EBD" w:rsidRPr="00551FA5" w:rsidRDefault="00893EBD" w:rsidP="00893EBD">
            <w:pPr>
              <w:tabs>
                <w:tab w:val="decimal" w:pos="930"/>
              </w:tabs>
              <w:spacing w:line="240" w:lineRule="atLeast"/>
              <w:jc w:val="right"/>
              <w:rPr>
                <w:rFonts w:ascii="CordiaUPC" w:hAnsi="CordiaUPC" w:cs="CordiaUPC"/>
                <w:color w:val="000000"/>
                <w:sz w:val="26"/>
                <w:szCs w:val="26"/>
              </w:rPr>
            </w:pPr>
          </w:p>
        </w:tc>
      </w:tr>
      <w:tr w:rsidR="00893EBD" w:rsidRPr="00551FA5" w14:paraId="4385FA55" w14:textId="77777777" w:rsidTr="00475CD1">
        <w:trPr>
          <w:trHeight w:val="137"/>
        </w:trPr>
        <w:tc>
          <w:tcPr>
            <w:tcW w:w="3671" w:type="dxa"/>
          </w:tcPr>
          <w:p w14:paraId="7CDA4B60" w14:textId="77777777" w:rsidR="00893EBD" w:rsidRPr="00551FA5" w:rsidRDefault="00893EBD" w:rsidP="00893EBD">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 xml:space="preserve">   and money transferred</w:t>
            </w:r>
          </w:p>
        </w:tc>
        <w:tc>
          <w:tcPr>
            <w:tcW w:w="1199" w:type="dxa"/>
            <w:vAlign w:val="bottom"/>
          </w:tcPr>
          <w:p w14:paraId="5D8AACDE" w14:textId="01D9C84E"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497</w:t>
            </w:r>
          </w:p>
        </w:tc>
        <w:tc>
          <w:tcPr>
            <w:tcW w:w="282" w:type="dxa"/>
            <w:vAlign w:val="bottom"/>
          </w:tcPr>
          <w:p w14:paraId="2C169864"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79E102B3" w14:textId="67556130"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512</w:t>
            </w:r>
          </w:p>
        </w:tc>
        <w:tc>
          <w:tcPr>
            <w:tcW w:w="267" w:type="dxa"/>
            <w:vAlign w:val="bottom"/>
          </w:tcPr>
          <w:p w14:paraId="48318D14"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2FFE2271" w14:textId="36CA4025"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251</w:t>
            </w:r>
          </w:p>
        </w:tc>
        <w:tc>
          <w:tcPr>
            <w:tcW w:w="265" w:type="dxa"/>
          </w:tcPr>
          <w:p w14:paraId="437C0B4A"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08C9DF3E" w14:textId="071C5241"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212</w:t>
            </w:r>
          </w:p>
        </w:tc>
      </w:tr>
      <w:tr w:rsidR="00893EBD" w:rsidRPr="00551FA5" w14:paraId="0E070B92" w14:textId="77777777" w:rsidTr="00475CD1">
        <w:trPr>
          <w:trHeight w:val="137"/>
        </w:trPr>
        <w:tc>
          <w:tcPr>
            <w:tcW w:w="3671" w:type="dxa"/>
          </w:tcPr>
          <w:p w14:paraId="05E15A30" w14:textId="77777777" w:rsidR="00893EBD" w:rsidRPr="00551FA5" w:rsidRDefault="00893EBD" w:rsidP="00893EBD">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Suspense accounts - others</w:t>
            </w:r>
          </w:p>
        </w:tc>
        <w:tc>
          <w:tcPr>
            <w:tcW w:w="1199" w:type="dxa"/>
            <w:vAlign w:val="bottom"/>
          </w:tcPr>
          <w:p w14:paraId="314D859B" w14:textId="1AE60512"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2,099</w:t>
            </w:r>
          </w:p>
        </w:tc>
        <w:tc>
          <w:tcPr>
            <w:tcW w:w="282" w:type="dxa"/>
            <w:vAlign w:val="bottom"/>
          </w:tcPr>
          <w:p w14:paraId="060B5E8F"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7D373FDB" w14:textId="7514D88C"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2,511</w:t>
            </w:r>
          </w:p>
        </w:tc>
        <w:tc>
          <w:tcPr>
            <w:tcW w:w="267" w:type="dxa"/>
            <w:vAlign w:val="bottom"/>
          </w:tcPr>
          <w:p w14:paraId="4B999F55"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5F825392" w14:textId="080BA91B" w:rsidR="00893EBD" w:rsidRPr="00551FA5" w:rsidRDefault="00893EBD" w:rsidP="00893EBD">
            <w:pPr>
              <w:tabs>
                <w:tab w:val="decimal" w:pos="1022"/>
              </w:tabs>
              <w:spacing w:line="240" w:lineRule="atLeast"/>
              <w:jc w:val="center"/>
              <w:rPr>
                <w:rFonts w:ascii="CordiaUPC" w:hAnsi="CordiaUPC" w:cs="CordiaUPC"/>
                <w:color w:val="000000"/>
                <w:sz w:val="26"/>
                <w:szCs w:val="26"/>
              </w:rPr>
            </w:pPr>
            <w:r>
              <w:rPr>
                <w:rFonts w:ascii="CordiaUPC" w:hAnsi="CordiaUPC" w:cs="CordiaUPC"/>
                <w:color w:val="000000"/>
                <w:sz w:val="26"/>
                <w:szCs w:val="26"/>
              </w:rPr>
              <w:t>1,673</w:t>
            </w:r>
          </w:p>
        </w:tc>
        <w:tc>
          <w:tcPr>
            <w:tcW w:w="265" w:type="dxa"/>
          </w:tcPr>
          <w:p w14:paraId="25CD041F"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4523EB4F" w14:textId="7586D336"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1,827</w:t>
            </w:r>
          </w:p>
        </w:tc>
      </w:tr>
      <w:tr w:rsidR="00893EBD" w:rsidRPr="00551FA5" w14:paraId="58B785DD" w14:textId="77777777" w:rsidTr="00475CD1">
        <w:trPr>
          <w:trHeight w:val="137"/>
        </w:trPr>
        <w:tc>
          <w:tcPr>
            <w:tcW w:w="3671" w:type="dxa"/>
          </w:tcPr>
          <w:p w14:paraId="3F5399A9" w14:textId="77777777" w:rsidR="00893EBD" w:rsidRPr="00551FA5" w:rsidRDefault="00893EBD" w:rsidP="00893EBD">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sz w:val="26"/>
                <w:szCs w:val="26"/>
              </w:rPr>
              <w:t>Other payables</w:t>
            </w:r>
          </w:p>
        </w:tc>
        <w:tc>
          <w:tcPr>
            <w:tcW w:w="1199" w:type="dxa"/>
            <w:vAlign w:val="bottom"/>
          </w:tcPr>
          <w:p w14:paraId="053AB606" w14:textId="055D47E1"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1,380</w:t>
            </w:r>
          </w:p>
        </w:tc>
        <w:tc>
          <w:tcPr>
            <w:tcW w:w="282" w:type="dxa"/>
            <w:vAlign w:val="bottom"/>
          </w:tcPr>
          <w:p w14:paraId="3865BE8D"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324BEDCE" w14:textId="79F504C4"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829</w:t>
            </w:r>
          </w:p>
        </w:tc>
        <w:tc>
          <w:tcPr>
            <w:tcW w:w="267" w:type="dxa"/>
            <w:vAlign w:val="bottom"/>
          </w:tcPr>
          <w:p w14:paraId="25EED5B9"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5689E489" w14:textId="4263263C"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361</w:t>
            </w:r>
          </w:p>
        </w:tc>
        <w:tc>
          <w:tcPr>
            <w:tcW w:w="265" w:type="dxa"/>
          </w:tcPr>
          <w:p w14:paraId="03113CCE"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475666EE" w14:textId="4E5E6D01"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180</w:t>
            </w:r>
          </w:p>
        </w:tc>
      </w:tr>
      <w:tr w:rsidR="00893EBD" w:rsidRPr="00551FA5" w14:paraId="1D8E794B" w14:textId="77777777" w:rsidTr="00475CD1">
        <w:trPr>
          <w:trHeight w:val="137"/>
        </w:trPr>
        <w:tc>
          <w:tcPr>
            <w:tcW w:w="3671" w:type="dxa"/>
          </w:tcPr>
          <w:p w14:paraId="1397521E" w14:textId="77777777" w:rsidR="00893EBD" w:rsidRPr="00551FA5" w:rsidRDefault="00893EBD" w:rsidP="00893EBD">
            <w:pPr>
              <w:tabs>
                <w:tab w:val="left" w:pos="162"/>
              </w:tabs>
              <w:spacing w:line="240" w:lineRule="atLeast"/>
              <w:ind w:right="1"/>
              <w:rPr>
                <w:rFonts w:ascii="CordiaUPC" w:hAnsi="CordiaUPC" w:cs="CordiaUPC"/>
                <w:sz w:val="26"/>
                <w:szCs w:val="26"/>
              </w:rPr>
            </w:pPr>
            <w:r w:rsidRPr="00551FA5">
              <w:rPr>
                <w:rFonts w:ascii="CordiaUPC" w:hAnsi="CordiaUPC" w:cs="CordiaUPC" w:hint="cs"/>
                <w:sz w:val="26"/>
                <w:szCs w:val="26"/>
              </w:rPr>
              <w:t>Corporate income tax payable</w:t>
            </w:r>
          </w:p>
        </w:tc>
        <w:tc>
          <w:tcPr>
            <w:tcW w:w="1199" w:type="dxa"/>
            <w:vAlign w:val="bottom"/>
          </w:tcPr>
          <w:p w14:paraId="2F3612C7" w14:textId="669B4007"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92</w:t>
            </w:r>
          </w:p>
        </w:tc>
        <w:tc>
          <w:tcPr>
            <w:tcW w:w="282" w:type="dxa"/>
            <w:vAlign w:val="bottom"/>
          </w:tcPr>
          <w:p w14:paraId="487B39E1"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vAlign w:val="bottom"/>
          </w:tcPr>
          <w:p w14:paraId="3A68418F" w14:textId="610F5B38"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1,758</w:t>
            </w:r>
          </w:p>
        </w:tc>
        <w:tc>
          <w:tcPr>
            <w:tcW w:w="267" w:type="dxa"/>
            <w:vAlign w:val="bottom"/>
          </w:tcPr>
          <w:p w14:paraId="4CA7D61A"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vAlign w:val="bottom"/>
          </w:tcPr>
          <w:p w14:paraId="5DCD8467" w14:textId="70BE92D4"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92</w:t>
            </w:r>
          </w:p>
        </w:tc>
        <w:tc>
          <w:tcPr>
            <w:tcW w:w="265" w:type="dxa"/>
          </w:tcPr>
          <w:p w14:paraId="305D3EE8"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vAlign w:val="bottom"/>
          </w:tcPr>
          <w:p w14:paraId="04431BCF" w14:textId="6FC0422C"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268</w:t>
            </w:r>
          </w:p>
        </w:tc>
      </w:tr>
      <w:tr w:rsidR="00893EBD" w:rsidRPr="00551FA5" w14:paraId="6EAFB106" w14:textId="77777777" w:rsidTr="00475CD1">
        <w:trPr>
          <w:trHeight w:val="137"/>
        </w:trPr>
        <w:tc>
          <w:tcPr>
            <w:tcW w:w="3671" w:type="dxa"/>
            <w:vAlign w:val="bottom"/>
          </w:tcPr>
          <w:p w14:paraId="7DCFE259" w14:textId="77777777" w:rsidR="00893EBD" w:rsidRPr="00551FA5" w:rsidRDefault="00893EBD" w:rsidP="00893EBD">
            <w:pPr>
              <w:tabs>
                <w:tab w:val="left" w:pos="162"/>
              </w:tabs>
              <w:spacing w:line="240" w:lineRule="atLeast"/>
              <w:ind w:right="1"/>
              <w:rPr>
                <w:rFonts w:ascii="CordiaUPC" w:hAnsi="CordiaUPC" w:cs="CordiaUPC"/>
                <w:color w:val="000000"/>
                <w:sz w:val="26"/>
                <w:szCs w:val="26"/>
                <w:lang w:val="en-US"/>
              </w:rPr>
            </w:pPr>
            <w:r w:rsidRPr="00551FA5">
              <w:rPr>
                <w:rFonts w:ascii="CordiaUPC" w:hAnsi="CordiaUPC" w:cs="CordiaUPC" w:hint="cs"/>
                <w:color w:val="000000"/>
                <w:sz w:val="26"/>
                <w:szCs w:val="26"/>
                <w:lang w:val="en-US"/>
              </w:rPr>
              <w:t>Others</w:t>
            </w:r>
          </w:p>
        </w:tc>
        <w:tc>
          <w:tcPr>
            <w:tcW w:w="1199" w:type="dxa"/>
            <w:tcBorders>
              <w:bottom w:val="single" w:sz="6" w:space="0" w:color="auto"/>
            </w:tcBorders>
            <w:vAlign w:val="bottom"/>
          </w:tcPr>
          <w:p w14:paraId="2B2B61B3" w14:textId="6CF43CB5"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5,528</w:t>
            </w:r>
          </w:p>
        </w:tc>
        <w:tc>
          <w:tcPr>
            <w:tcW w:w="282" w:type="dxa"/>
            <w:vAlign w:val="bottom"/>
          </w:tcPr>
          <w:p w14:paraId="3A4FE320" w14:textId="77777777" w:rsidR="00893EBD" w:rsidRPr="00551FA5" w:rsidRDefault="00893EBD" w:rsidP="00893EBD">
            <w:pPr>
              <w:spacing w:line="240" w:lineRule="atLeast"/>
              <w:jc w:val="right"/>
              <w:rPr>
                <w:rFonts w:ascii="CordiaUPC" w:hAnsi="CordiaUPC" w:cs="CordiaUPC"/>
                <w:color w:val="000000"/>
                <w:sz w:val="26"/>
                <w:szCs w:val="26"/>
              </w:rPr>
            </w:pPr>
          </w:p>
        </w:tc>
        <w:tc>
          <w:tcPr>
            <w:tcW w:w="1248" w:type="dxa"/>
            <w:tcBorders>
              <w:bottom w:val="single" w:sz="6" w:space="0" w:color="auto"/>
            </w:tcBorders>
            <w:vAlign w:val="bottom"/>
          </w:tcPr>
          <w:p w14:paraId="25C906F6" w14:textId="0B9B5A76" w:rsidR="00893EBD" w:rsidRPr="00551FA5" w:rsidRDefault="00893EBD" w:rsidP="00893EBD">
            <w:pPr>
              <w:tabs>
                <w:tab w:val="decimal" w:pos="927"/>
              </w:tabs>
              <w:spacing w:line="240" w:lineRule="atLeast"/>
              <w:rPr>
                <w:rFonts w:ascii="CordiaUPC" w:hAnsi="CordiaUPC" w:cs="CordiaUPC"/>
                <w:color w:val="000000"/>
                <w:sz w:val="26"/>
                <w:szCs w:val="26"/>
              </w:rPr>
            </w:pPr>
            <w:r>
              <w:rPr>
                <w:rFonts w:ascii="CordiaUPC" w:hAnsi="CordiaUPC" w:cs="CordiaUPC"/>
                <w:color w:val="000000"/>
                <w:sz w:val="26"/>
                <w:szCs w:val="26"/>
              </w:rPr>
              <w:t>4,063</w:t>
            </w:r>
          </w:p>
        </w:tc>
        <w:tc>
          <w:tcPr>
            <w:tcW w:w="267" w:type="dxa"/>
            <w:vAlign w:val="bottom"/>
          </w:tcPr>
          <w:p w14:paraId="2C1CD805" w14:textId="77777777" w:rsidR="00893EBD" w:rsidRPr="00551FA5" w:rsidRDefault="00893EBD" w:rsidP="00893EBD">
            <w:pPr>
              <w:spacing w:line="240" w:lineRule="atLeast"/>
              <w:jc w:val="right"/>
              <w:rPr>
                <w:rFonts w:ascii="CordiaUPC" w:hAnsi="CordiaUPC" w:cs="CordiaUPC"/>
                <w:color w:val="000000"/>
                <w:sz w:val="26"/>
                <w:szCs w:val="26"/>
              </w:rPr>
            </w:pPr>
          </w:p>
        </w:tc>
        <w:tc>
          <w:tcPr>
            <w:tcW w:w="1263" w:type="dxa"/>
            <w:tcBorders>
              <w:bottom w:val="single" w:sz="6" w:space="0" w:color="auto"/>
            </w:tcBorders>
            <w:vAlign w:val="bottom"/>
          </w:tcPr>
          <w:p w14:paraId="69980AAF" w14:textId="5A13B059"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2,076</w:t>
            </w:r>
          </w:p>
        </w:tc>
        <w:tc>
          <w:tcPr>
            <w:tcW w:w="265" w:type="dxa"/>
            <w:vAlign w:val="bottom"/>
          </w:tcPr>
          <w:p w14:paraId="08DED7BC" w14:textId="77777777" w:rsidR="00893EBD" w:rsidRPr="00551FA5" w:rsidRDefault="00893EBD" w:rsidP="00893EBD">
            <w:pPr>
              <w:spacing w:line="240" w:lineRule="atLeast"/>
              <w:jc w:val="right"/>
              <w:rPr>
                <w:rFonts w:ascii="CordiaUPC" w:hAnsi="CordiaUPC" w:cs="CordiaUPC"/>
                <w:color w:val="000000"/>
                <w:sz w:val="26"/>
                <w:szCs w:val="26"/>
              </w:rPr>
            </w:pPr>
          </w:p>
        </w:tc>
        <w:tc>
          <w:tcPr>
            <w:tcW w:w="1272" w:type="dxa"/>
            <w:tcBorders>
              <w:bottom w:val="single" w:sz="6" w:space="0" w:color="auto"/>
            </w:tcBorders>
            <w:vAlign w:val="bottom"/>
          </w:tcPr>
          <w:p w14:paraId="6806F9F2" w14:textId="41DE21BF" w:rsidR="00893EBD" w:rsidRPr="00551FA5" w:rsidRDefault="00893EBD" w:rsidP="00893EBD">
            <w:pPr>
              <w:tabs>
                <w:tab w:val="decimal" w:pos="930"/>
              </w:tabs>
              <w:spacing w:line="240" w:lineRule="atLeast"/>
              <w:jc w:val="right"/>
              <w:rPr>
                <w:rFonts w:ascii="CordiaUPC" w:hAnsi="CordiaUPC" w:cs="CordiaUPC"/>
                <w:color w:val="000000"/>
                <w:sz w:val="26"/>
                <w:szCs w:val="26"/>
              </w:rPr>
            </w:pPr>
            <w:r>
              <w:rPr>
                <w:rFonts w:ascii="CordiaUPC" w:hAnsi="CordiaUPC" w:cs="CordiaUPC"/>
                <w:color w:val="000000"/>
                <w:sz w:val="26"/>
                <w:szCs w:val="26"/>
              </w:rPr>
              <w:t>1,677</w:t>
            </w:r>
          </w:p>
        </w:tc>
      </w:tr>
      <w:tr w:rsidR="00893EBD" w:rsidRPr="00551FA5" w14:paraId="7E0A5EA4" w14:textId="77777777" w:rsidTr="00475CD1">
        <w:trPr>
          <w:trHeight w:val="137"/>
        </w:trPr>
        <w:tc>
          <w:tcPr>
            <w:tcW w:w="3671" w:type="dxa"/>
            <w:vAlign w:val="bottom"/>
          </w:tcPr>
          <w:p w14:paraId="65271389" w14:textId="77777777" w:rsidR="00893EBD" w:rsidRPr="00551FA5" w:rsidRDefault="00893EBD" w:rsidP="00893EBD">
            <w:pPr>
              <w:tabs>
                <w:tab w:val="left" w:pos="162"/>
              </w:tabs>
              <w:spacing w:line="240" w:lineRule="atLeast"/>
              <w:ind w:right="1"/>
              <w:rPr>
                <w:rFonts w:ascii="CordiaUPC" w:hAnsi="CordiaUPC" w:cs="CordiaUPC"/>
                <w:b/>
                <w:bCs/>
                <w:color w:val="000000"/>
                <w:sz w:val="26"/>
                <w:szCs w:val="26"/>
                <w:lang w:val="en-US"/>
              </w:rPr>
            </w:pPr>
            <w:r w:rsidRPr="00551FA5">
              <w:rPr>
                <w:rFonts w:ascii="CordiaUPC" w:hAnsi="CordiaUPC" w:cs="CordiaUPC" w:hint="cs"/>
                <w:b/>
                <w:bCs/>
                <w:color w:val="000000"/>
                <w:sz w:val="26"/>
                <w:szCs w:val="26"/>
                <w:lang w:val="en-US"/>
              </w:rPr>
              <w:t>Total</w:t>
            </w:r>
          </w:p>
        </w:tc>
        <w:tc>
          <w:tcPr>
            <w:tcW w:w="1199" w:type="dxa"/>
            <w:tcBorders>
              <w:top w:val="single" w:sz="6" w:space="0" w:color="auto"/>
              <w:bottom w:val="double" w:sz="4" w:space="0" w:color="auto"/>
            </w:tcBorders>
            <w:vAlign w:val="bottom"/>
          </w:tcPr>
          <w:p w14:paraId="27255F63" w14:textId="70C9E8BB" w:rsidR="00893EBD" w:rsidRPr="00551FA5" w:rsidRDefault="00893EBD" w:rsidP="00893EBD">
            <w:pPr>
              <w:tabs>
                <w:tab w:val="decimal" w:pos="927"/>
              </w:tabs>
              <w:spacing w:line="240" w:lineRule="atLeast"/>
              <w:rPr>
                <w:rFonts w:ascii="CordiaUPC" w:hAnsi="CordiaUPC" w:cs="CordiaUPC"/>
                <w:b/>
                <w:bCs/>
                <w:color w:val="000000"/>
                <w:sz w:val="26"/>
                <w:szCs w:val="26"/>
              </w:rPr>
            </w:pPr>
            <w:r>
              <w:rPr>
                <w:rFonts w:ascii="CordiaUPC" w:hAnsi="CordiaUPC" w:cs="CordiaUPC"/>
                <w:b/>
                <w:bCs/>
                <w:color w:val="000000"/>
                <w:sz w:val="26"/>
                <w:szCs w:val="26"/>
              </w:rPr>
              <w:t>17,160</w:t>
            </w:r>
          </w:p>
        </w:tc>
        <w:tc>
          <w:tcPr>
            <w:tcW w:w="282" w:type="dxa"/>
            <w:vAlign w:val="bottom"/>
          </w:tcPr>
          <w:p w14:paraId="5FC93307" w14:textId="77777777" w:rsidR="00893EBD" w:rsidRPr="00551FA5" w:rsidRDefault="00893EBD" w:rsidP="00893EBD">
            <w:pPr>
              <w:spacing w:line="240" w:lineRule="atLeast"/>
              <w:jc w:val="right"/>
              <w:rPr>
                <w:rFonts w:ascii="CordiaUPC" w:hAnsi="CordiaUPC" w:cs="CordiaUPC"/>
                <w:b/>
                <w:bCs/>
                <w:color w:val="000000"/>
                <w:sz w:val="26"/>
                <w:szCs w:val="26"/>
              </w:rPr>
            </w:pPr>
          </w:p>
        </w:tc>
        <w:tc>
          <w:tcPr>
            <w:tcW w:w="1248" w:type="dxa"/>
            <w:tcBorders>
              <w:top w:val="single" w:sz="6" w:space="0" w:color="auto"/>
              <w:bottom w:val="double" w:sz="4" w:space="0" w:color="auto"/>
            </w:tcBorders>
            <w:vAlign w:val="bottom"/>
          </w:tcPr>
          <w:p w14:paraId="44B77A1F" w14:textId="6DF5904D" w:rsidR="00893EBD" w:rsidRPr="00551FA5" w:rsidRDefault="00893EBD" w:rsidP="00893EBD">
            <w:pPr>
              <w:tabs>
                <w:tab w:val="decimal" w:pos="927"/>
              </w:tabs>
              <w:spacing w:line="240" w:lineRule="atLeast"/>
              <w:rPr>
                <w:rFonts w:ascii="CordiaUPC" w:hAnsi="CordiaUPC" w:cs="CordiaUPC"/>
                <w:b/>
                <w:bCs/>
                <w:color w:val="000000"/>
                <w:sz w:val="26"/>
                <w:szCs w:val="26"/>
              </w:rPr>
            </w:pPr>
            <w:r>
              <w:rPr>
                <w:rFonts w:ascii="CordiaUPC" w:hAnsi="CordiaUPC" w:cs="CordiaUPC"/>
                <w:b/>
                <w:bCs/>
                <w:color w:val="000000"/>
                <w:sz w:val="26"/>
                <w:szCs w:val="26"/>
              </w:rPr>
              <w:t>20,134</w:t>
            </w:r>
          </w:p>
        </w:tc>
        <w:tc>
          <w:tcPr>
            <w:tcW w:w="267" w:type="dxa"/>
            <w:vAlign w:val="bottom"/>
          </w:tcPr>
          <w:p w14:paraId="4DD4C44A" w14:textId="77777777" w:rsidR="00893EBD" w:rsidRPr="00551FA5" w:rsidRDefault="00893EBD" w:rsidP="00893EBD">
            <w:pPr>
              <w:spacing w:line="240" w:lineRule="atLeast"/>
              <w:jc w:val="right"/>
              <w:rPr>
                <w:rFonts w:ascii="CordiaUPC" w:hAnsi="CordiaUPC" w:cs="CordiaUPC"/>
                <w:b/>
                <w:bCs/>
                <w:color w:val="000000"/>
                <w:sz w:val="26"/>
                <w:szCs w:val="26"/>
              </w:rPr>
            </w:pPr>
          </w:p>
        </w:tc>
        <w:tc>
          <w:tcPr>
            <w:tcW w:w="1263" w:type="dxa"/>
            <w:tcBorders>
              <w:top w:val="single" w:sz="6" w:space="0" w:color="auto"/>
              <w:bottom w:val="double" w:sz="4" w:space="0" w:color="auto"/>
            </w:tcBorders>
            <w:vAlign w:val="bottom"/>
          </w:tcPr>
          <w:p w14:paraId="767B1A3B" w14:textId="40611E60" w:rsidR="00893EBD" w:rsidRPr="00551FA5" w:rsidRDefault="00893EBD" w:rsidP="00893EBD">
            <w:pPr>
              <w:tabs>
                <w:tab w:val="decimal" w:pos="930"/>
              </w:tabs>
              <w:spacing w:line="240" w:lineRule="atLeast"/>
              <w:jc w:val="right"/>
              <w:rPr>
                <w:rFonts w:ascii="CordiaUPC" w:hAnsi="CordiaUPC" w:cs="CordiaUPC"/>
                <w:b/>
                <w:bCs/>
                <w:color w:val="000000"/>
                <w:sz w:val="26"/>
                <w:szCs w:val="26"/>
              </w:rPr>
            </w:pPr>
            <w:r>
              <w:rPr>
                <w:rFonts w:ascii="CordiaUPC" w:hAnsi="CordiaUPC" w:cs="CordiaUPC"/>
                <w:b/>
                <w:bCs/>
                <w:color w:val="000000"/>
                <w:sz w:val="26"/>
                <w:szCs w:val="26"/>
              </w:rPr>
              <w:t>9,885</w:t>
            </w:r>
          </w:p>
        </w:tc>
        <w:tc>
          <w:tcPr>
            <w:tcW w:w="265" w:type="dxa"/>
          </w:tcPr>
          <w:p w14:paraId="6BAA30FB" w14:textId="77777777" w:rsidR="00893EBD" w:rsidRPr="00551FA5" w:rsidRDefault="00893EBD" w:rsidP="00893EBD">
            <w:pPr>
              <w:spacing w:line="240" w:lineRule="atLeast"/>
              <w:jc w:val="right"/>
              <w:rPr>
                <w:rFonts w:ascii="CordiaUPC" w:hAnsi="CordiaUPC" w:cs="CordiaUPC"/>
                <w:b/>
                <w:bCs/>
                <w:color w:val="000000"/>
                <w:sz w:val="26"/>
                <w:szCs w:val="26"/>
              </w:rPr>
            </w:pPr>
          </w:p>
        </w:tc>
        <w:tc>
          <w:tcPr>
            <w:tcW w:w="1272" w:type="dxa"/>
            <w:tcBorders>
              <w:top w:val="single" w:sz="6" w:space="0" w:color="auto"/>
              <w:bottom w:val="double" w:sz="4" w:space="0" w:color="auto"/>
            </w:tcBorders>
            <w:vAlign w:val="bottom"/>
          </w:tcPr>
          <w:p w14:paraId="7B260E95" w14:textId="74351402" w:rsidR="00893EBD" w:rsidRPr="00551FA5" w:rsidRDefault="00893EBD" w:rsidP="00893EBD">
            <w:pPr>
              <w:tabs>
                <w:tab w:val="decimal" w:pos="930"/>
              </w:tabs>
              <w:spacing w:line="240" w:lineRule="atLeast"/>
              <w:jc w:val="right"/>
              <w:rPr>
                <w:rFonts w:ascii="CordiaUPC" w:hAnsi="CordiaUPC" w:cs="CordiaUPC"/>
                <w:b/>
                <w:bCs/>
                <w:color w:val="000000"/>
                <w:sz w:val="26"/>
                <w:szCs w:val="26"/>
              </w:rPr>
            </w:pPr>
            <w:r>
              <w:rPr>
                <w:rFonts w:ascii="CordiaUPC" w:hAnsi="CordiaUPC" w:cs="CordiaUPC"/>
                <w:b/>
                <w:bCs/>
                <w:color w:val="000000"/>
                <w:sz w:val="26"/>
                <w:szCs w:val="26"/>
              </w:rPr>
              <w:t>11,469</w:t>
            </w:r>
          </w:p>
        </w:tc>
      </w:tr>
    </w:tbl>
    <w:p w14:paraId="6EDDA4CC" w14:textId="420608B4" w:rsidR="00C412EB" w:rsidRPr="00551FA5" w:rsidRDefault="00C412EB" w:rsidP="00421E7A">
      <w:pPr>
        <w:spacing w:line="240" w:lineRule="atLeast"/>
        <w:rPr>
          <w:rFonts w:ascii="CordiaUPC" w:hAnsi="CordiaUPC" w:cs="CordiaUPC"/>
          <w:b/>
          <w:bCs/>
          <w:sz w:val="26"/>
          <w:szCs w:val="26"/>
        </w:rPr>
      </w:pPr>
    </w:p>
    <w:p w14:paraId="49E4D117" w14:textId="77777777" w:rsidR="00713AB0" w:rsidRPr="00551FA5" w:rsidRDefault="00713AB0" w:rsidP="00713AB0">
      <w:pPr>
        <w:tabs>
          <w:tab w:val="left" w:pos="540"/>
        </w:tabs>
        <w:spacing w:line="240" w:lineRule="atLeast"/>
        <w:ind w:left="547" w:right="-27"/>
        <w:jc w:val="both"/>
        <w:rPr>
          <w:rFonts w:ascii="CordiaUPC" w:hAnsi="CordiaUPC" w:cs="CordiaUPC"/>
          <w:i/>
          <w:iCs/>
          <w:sz w:val="26"/>
          <w:szCs w:val="26"/>
          <w:highlight w:val="cyan"/>
        </w:rPr>
      </w:pPr>
    </w:p>
    <w:p w14:paraId="49DBB39B" w14:textId="77777777" w:rsidR="00753659" w:rsidRDefault="00753659">
      <w:pPr>
        <w:spacing w:line="240" w:lineRule="auto"/>
        <w:rPr>
          <w:rFonts w:cs="Times New Roman"/>
          <w:b/>
          <w:bCs/>
          <w:szCs w:val="22"/>
        </w:rPr>
      </w:pPr>
      <w:r>
        <w:rPr>
          <w:rFonts w:cs="Times New Roman"/>
          <w:b/>
          <w:bCs/>
          <w:szCs w:val="22"/>
        </w:rPr>
        <w:br w:type="page"/>
      </w:r>
    </w:p>
    <w:p w14:paraId="5E40F671" w14:textId="6C57818C" w:rsidR="006762F8" w:rsidRPr="00551FA5" w:rsidRDefault="00731A60" w:rsidP="00551FA5">
      <w:pPr>
        <w:tabs>
          <w:tab w:val="left" w:pos="540"/>
        </w:tabs>
        <w:spacing w:line="240" w:lineRule="exact"/>
        <w:rPr>
          <w:rFonts w:ascii="CordiaUPC" w:hAnsi="CordiaUPC" w:cs="CordiaUPC"/>
          <w:b/>
          <w:bCs/>
          <w:sz w:val="28"/>
          <w:szCs w:val="28"/>
        </w:rPr>
      </w:pPr>
      <w:r>
        <w:rPr>
          <w:rFonts w:ascii="CordiaUPC" w:hAnsi="CordiaUPC" w:cs="CordiaUPC"/>
          <w:b/>
          <w:bCs/>
          <w:sz w:val="28"/>
          <w:szCs w:val="28"/>
        </w:rPr>
        <w:t>28</w:t>
      </w:r>
      <w:r w:rsidR="006762F8" w:rsidRPr="00551FA5">
        <w:rPr>
          <w:rFonts w:ascii="CordiaUPC" w:hAnsi="CordiaUPC" w:cs="CordiaUPC" w:hint="cs"/>
          <w:b/>
          <w:bCs/>
          <w:sz w:val="28"/>
          <w:szCs w:val="28"/>
        </w:rPr>
        <w:tab/>
        <w:t>Offsetting of financial assets and financial liabilities</w:t>
      </w:r>
    </w:p>
    <w:p w14:paraId="2D6DB843" w14:textId="0A17C6C7" w:rsidR="008B6526" w:rsidRPr="00551FA5" w:rsidRDefault="008B6526" w:rsidP="00551FA5">
      <w:pPr>
        <w:spacing w:line="240" w:lineRule="exact"/>
        <w:ind w:left="540"/>
        <w:rPr>
          <w:rFonts w:ascii="CordiaUPC" w:hAnsi="CordiaUPC" w:cs="CordiaUPC"/>
          <w:sz w:val="26"/>
          <w:szCs w:val="26"/>
        </w:rPr>
      </w:pPr>
    </w:p>
    <w:p w14:paraId="10358ADE" w14:textId="1DDB3D32" w:rsidR="00535DFB" w:rsidRPr="00551FA5" w:rsidRDefault="001B2803" w:rsidP="00551FA5">
      <w:pPr>
        <w:spacing w:line="240" w:lineRule="exact"/>
        <w:ind w:left="540"/>
        <w:jc w:val="both"/>
        <w:rPr>
          <w:rFonts w:ascii="CordiaUPC" w:eastAsia="Calibri" w:hAnsi="CordiaUPC" w:cs="CordiaUPC"/>
          <w:color w:val="000000"/>
          <w:sz w:val="26"/>
          <w:szCs w:val="26"/>
          <w:lang w:val="en-US" w:bidi="te-IN"/>
        </w:rPr>
      </w:pPr>
      <w:r w:rsidRPr="00551FA5">
        <w:rPr>
          <w:rFonts w:ascii="CordiaUPC" w:eastAsia="Calibri" w:hAnsi="CordiaUPC" w:cs="CordiaUPC" w:hint="cs"/>
          <w:color w:val="000000"/>
          <w:sz w:val="26"/>
          <w:szCs w:val="26"/>
          <w:lang w:val="en-US" w:bidi="te-IN"/>
        </w:rPr>
        <w:t xml:space="preserve">The Bank and its subsidiaries currently hold agreements including derivatives and sale -and- repurchase agreements which do not meet the criteria for offsetting in the Consolidated and Bank </w:t>
      </w:r>
      <w:proofErr w:type="spellStart"/>
      <w:r w:rsidRPr="00551FA5">
        <w:rPr>
          <w:rFonts w:ascii="CordiaUPC" w:eastAsia="Calibri" w:hAnsi="CordiaUPC" w:cs="CordiaUPC" w:hint="cs"/>
          <w:color w:val="000000"/>
          <w:sz w:val="26"/>
          <w:szCs w:val="26"/>
          <w:lang w:val="en-US" w:bidi="te-IN"/>
        </w:rPr>
        <w:t>only's</w:t>
      </w:r>
      <w:proofErr w:type="spellEnd"/>
      <w:r w:rsidRPr="00551FA5">
        <w:rPr>
          <w:rFonts w:ascii="CordiaUPC" w:eastAsia="Calibri" w:hAnsi="CordiaUPC" w:cs="CordiaUPC" w:hint="cs"/>
          <w:color w:val="000000"/>
          <w:sz w:val="26"/>
          <w:szCs w:val="26"/>
          <w:lang w:val="en-US" w:bidi="te-IN"/>
        </w:rPr>
        <w:t xml:space="preserve"> statement of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551FA5">
        <w:rPr>
          <w:rFonts w:ascii="CordiaUPC" w:eastAsia="Calibri" w:hAnsi="CordiaUPC" w:cs="CordiaUPC" w:hint="cs"/>
          <w:color w:val="000000"/>
          <w:sz w:val="26"/>
          <w:szCs w:val="26"/>
          <w:lang w:val="en-US" w:bidi="te-IN"/>
        </w:rPr>
        <w:t>events. For derivative</w:t>
      </w:r>
      <w:r w:rsidR="00D90191" w:rsidRPr="00551FA5">
        <w:rPr>
          <w:rFonts w:ascii="CordiaUPC" w:eastAsia="Calibri" w:hAnsi="CordiaUPC" w:cs="CordiaUPC" w:hint="cs"/>
          <w:color w:val="000000"/>
          <w:sz w:val="26"/>
          <w:szCs w:val="26"/>
          <w:lang w:val="en-US" w:bidi="te-IN"/>
        </w:rPr>
        <w:t>s</w:t>
      </w:r>
      <w:r w:rsidR="005415EF" w:rsidRPr="00551FA5">
        <w:rPr>
          <w:rFonts w:ascii="CordiaUPC" w:eastAsia="Calibri" w:hAnsi="CordiaUPC" w:cs="CordiaUPC" w:hint="cs"/>
          <w:color w:val="000000"/>
          <w:sz w:val="26"/>
          <w:szCs w:val="26"/>
          <w:lang w:val="en-US" w:bidi="te-IN"/>
        </w:rPr>
        <w:t>, the right</w:t>
      </w:r>
      <w:r w:rsidR="006549C8" w:rsidRPr="00551FA5">
        <w:rPr>
          <w:rFonts w:ascii="CordiaUPC" w:eastAsia="Calibri" w:hAnsi="CordiaUPC" w:cs="CordiaUPC" w:hint="cs"/>
          <w:color w:val="000000"/>
          <w:sz w:val="26"/>
          <w:szCs w:val="26"/>
          <w:lang w:val="en-US" w:bidi="te-IN"/>
        </w:rPr>
        <w:t>s</w:t>
      </w:r>
      <w:r w:rsidR="005415EF" w:rsidRPr="00551FA5">
        <w:rPr>
          <w:rFonts w:ascii="CordiaUPC" w:eastAsia="Calibri" w:hAnsi="CordiaUPC" w:cs="CordiaUPC" w:hint="cs"/>
          <w:color w:val="000000"/>
          <w:sz w:val="26"/>
          <w:szCs w:val="26"/>
          <w:lang w:val="en-US" w:bidi="te-IN"/>
        </w:rPr>
        <w:t xml:space="preserve"> to call are agreed by both parties with specific call frequency and threshold.</w:t>
      </w:r>
      <w:r w:rsidRPr="00551FA5">
        <w:rPr>
          <w:rFonts w:ascii="CordiaUPC" w:eastAsia="Calibri" w:hAnsi="CordiaUPC" w:cs="CordiaUPC" w:hint="cs"/>
          <w:color w:val="000000"/>
          <w:sz w:val="26"/>
          <w:szCs w:val="26"/>
          <w:lang w:val="en-US" w:bidi="te-IN"/>
        </w:rPr>
        <w:t xml:space="preserve"> According to the agreements, the </w:t>
      </w:r>
      <w:r w:rsidR="0099759D" w:rsidRPr="00551FA5">
        <w:rPr>
          <w:rFonts w:ascii="CordiaUPC" w:eastAsia="Calibri" w:hAnsi="CordiaUPC" w:cs="CordiaUPC" w:hint="cs"/>
          <w:color w:val="000000"/>
          <w:sz w:val="26"/>
          <w:szCs w:val="26"/>
          <w:lang w:val="en-US" w:bidi="te-IN"/>
        </w:rPr>
        <w:t>B</w:t>
      </w:r>
      <w:r w:rsidRPr="00551FA5">
        <w:rPr>
          <w:rFonts w:ascii="CordiaUPC" w:eastAsia="Calibri" w:hAnsi="CordiaUPC" w:cs="CordiaUPC" w:hint="cs"/>
          <w:color w:val="000000"/>
          <w:sz w:val="26"/>
          <w:szCs w:val="26"/>
          <w:lang w:val="en-US" w:bidi="te-IN"/>
        </w:rPr>
        <w:t>ank and its subsidiar</w:t>
      </w:r>
      <w:r w:rsidR="0099759D" w:rsidRPr="00551FA5">
        <w:rPr>
          <w:rFonts w:ascii="CordiaUPC" w:eastAsia="Calibri" w:hAnsi="CordiaUPC" w:cs="CordiaUPC" w:hint="cs"/>
          <w:color w:val="000000"/>
          <w:sz w:val="26"/>
          <w:szCs w:val="26"/>
          <w:lang w:val="en-US" w:bidi="te-IN"/>
        </w:rPr>
        <w:t>ies</w:t>
      </w:r>
      <w:r w:rsidRPr="00551FA5">
        <w:rPr>
          <w:rFonts w:ascii="CordiaUPC" w:eastAsia="Calibri" w:hAnsi="CordiaUPC" w:cs="CordiaUPC" w:hint="cs"/>
          <w:color w:val="000000"/>
          <w:sz w:val="26"/>
          <w:szCs w:val="26"/>
          <w:lang w:val="en-US" w:bidi="te-IN"/>
        </w:rPr>
        <w:t xml:space="preserve"> receive and give collateral in form of cash and marketable securities. The detail</w:t>
      </w:r>
      <w:r w:rsidR="00072079" w:rsidRPr="00551FA5">
        <w:rPr>
          <w:rFonts w:ascii="CordiaUPC" w:eastAsia="Calibri" w:hAnsi="CordiaUPC" w:cs="CordiaUPC" w:hint="cs"/>
          <w:color w:val="000000"/>
          <w:sz w:val="26"/>
          <w:szCs w:val="26"/>
          <w:lang w:val="en-US" w:bidi="te-IN"/>
        </w:rPr>
        <w:t>s</w:t>
      </w:r>
      <w:r w:rsidRPr="00551FA5">
        <w:rPr>
          <w:rFonts w:ascii="CordiaUPC" w:eastAsia="Calibri" w:hAnsi="CordiaUPC" w:cs="CordiaUPC" w:hint="cs"/>
          <w:color w:val="000000"/>
          <w:sz w:val="26"/>
          <w:szCs w:val="26"/>
          <w:lang w:val="en-US" w:bidi="te-IN"/>
        </w:rPr>
        <w:t xml:space="preserve"> are as follow:</w:t>
      </w:r>
      <w:r w:rsidR="00072079" w:rsidRPr="00551FA5">
        <w:rPr>
          <w:rFonts w:ascii="CordiaUPC" w:eastAsia="Calibri" w:hAnsi="CordiaUPC" w:cs="CordiaUPC" w:hint="cs"/>
          <w:color w:val="000000"/>
          <w:sz w:val="26"/>
          <w:szCs w:val="26"/>
          <w:lang w:val="en-US" w:bidi="te-IN"/>
        </w:rPr>
        <w:t xml:space="preserve"> </w:t>
      </w:r>
    </w:p>
    <w:p w14:paraId="68130C8D" w14:textId="585FD349" w:rsidR="00470996" w:rsidRPr="00551FA5" w:rsidRDefault="00470996" w:rsidP="00551FA5">
      <w:pPr>
        <w:spacing w:line="240" w:lineRule="exact"/>
        <w:rPr>
          <w:rFonts w:ascii="CordiaUPC" w:eastAsia="Calibri" w:hAnsi="CordiaUPC" w:cs="CordiaUPC"/>
          <w:color w:val="000000"/>
          <w:sz w:val="26"/>
          <w:szCs w:val="26"/>
          <w:lang w:val="en-US" w:bidi="te-IN"/>
        </w:rPr>
      </w:pPr>
    </w:p>
    <w:tbl>
      <w:tblPr>
        <w:tblW w:w="9720" w:type="dxa"/>
        <w:tblInd w:w="450" w:type="dxa"/>
        <w:tblLayout w:type="fixed"/>
        <w:tblLook w:val="04A0" w:firstRow="1" w:lastRow="0" w:firstColumn="1" w:lastColumn="0" w:noHBand="0" w:noVBand="1"/>
      </w:tblPr>
      <w:tblGrid>
        <w:gridCol w:w="1971"/>
        <w:gridCol w:w="1155"/>
        <w:gridCol w:w="245"/>
        <w:gridCol w:w="1365"/>
        <w:gridCol w:w="245"/>
        <w:gridCol w:w="1376"/>
        <w:gridCol w:w="245"/>
        <w:gridCol w:w="1464"/>
        <w:gridCol w:w="245"/>
        <w:gridCol w:w="1409"/>
      </w:tblGrid>
      <w:tr w:rsidR="00072079" w:rsidRPr="00551FA5" w14:paraId="005C5442" w14:textId="77777777" w:rsidTr="007C0167">
        <w:trPr>
          <w:tblHeader/>
        </w:trPr>
        <w:tc>
          <w:tcPr>
            <w:tcW w:w="5000" w:type="pct"/>
            <w:gridSpan w:val="10"/>
            <w:hideMark/>
          </w:tcPr>
          <w:p w14:paraId="5419E468" w14:textId="77777777" w:rsidR="00072079" w:rsidRPr="00551FA5" w:rsidRDefault="00072079" w:rsidP="00551FA5">
            <w:pPr>
              <w:pStyle w:val="NoSpacing"/>
              <w:spacing w:line="240" w:lineRule="exact"/>
              <w:jc w:val="center"/>
              <w:rPr>
                <w:rFonts w:ascii="CordiaUPC" w:hAnsi="CordiaUPC" w:cs="CordiaUPC"/>
                <w:b/>
                <w:bCs/>
                <w:sz w:val="26"/>
                <w:szCs w:val="26"/>
              </w:rPr>
            </w:pPr>
            <w:r w:rsidRPr="00551FA5">
              <w:rPr>
                <w:rFonts w:ascii="CordiaUPC" w:hAnsi="CordiaUPC" w:cs="CordiaUPC" w:hint="cs"/>
                <w:b/>
                <w:bCs/>
                <w:sz w:val="26"/>
                <w:szCs w:val="26"/>
              </w:rPr>
              <w:t>Consolidated</w:t>
            </w:r>
          </w:p>
        </w:tc>
      </w:tr>
      <w:tr w:rsidR="005C6E30" w:rsidRPr="00551FA5" w14:paraId="28C2AECF" w14:textId="77777777" w:rsidTr="00415D3A">
        <w:trPr>
          <w:trHeight w:val="1739"/>
          <w:tblHeader/>
        </w:trPr>
        <w:tc>
          <w:tcPr>
            <w:tcW w:w="1014" w:type="pct"/>
          </w:tcPr>
          <w:p w14:paraId="06A1FCD6" w14:textId="77777777" w:rsidR="005C6E30" w:rsidRPr="00551FA5" w:rsidRDefault="005C6E30" w:rsidP="00551FA5">
            <w:pPr>
              <w:pStyle w:val="NoSpacing"/>
              <w:spacing w:line="240" w:lineRule="exact"/>
              <w:rPr>
                <w:rFonts w:ascii="CordiaUPC" w:hAnsi="CordiaUPC" w:cs="CordiaUPC"/>
                <w:sz w:val="26"/>
                <w:szCs w:val="26"/>
                <w:cs/>
              </w:rPr>
            </w:pPr>
          </w:p>
        </w:tc>
        <w:tc>
          <w:tcPr>
            <w:tcW w:w="594" w:type="pct"/>
          </w:tcPr>
          <w:p w14:paraId="0DBBCB78" w14:textId="3B80ADEE"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Gross Amount</w:t>
            </w:r>
          </w:p>
        </w:tc>
        <w:tc>
          <w:tcPr>
            <w:tcW w:w="126" w:type="pct"/>
          </w:tcPr>
          <w:p w14:paraId="78797C01" w14:textId="77777777" w:rsidR="005C6E30" w:rsidRPr="00551FA5" w:rsidRDefault="005C6E30" w:rsidP="00551FA5">
            <w:pPr>
              <w:pStyle w:val="NoSpacing"/>
              <w:spacing w:line="240" w:lineRule="exact"/>
              <w:jc w:val="center"/>
              <w:rPr>
                <w:rFonts w:ascii="CordiaUPC" w:hAnsi="CordiaUPC" w:cs="CordiaUPC"/>
                <w:sz w:val="26"/>
                <w:szCs w:val="26"/>
              </w:rPr>
            </w:pPr>
          </w:p>
        </w:tc>
        <w:tc>
          <w:tcPr>
            <w:tcW w:w="702" w:type="pct"/>
          </w:tcPr>
          <w:p w14:paraId="2C0632AC" w14:textId="0D93F566"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Amount offset in statements of financial position</w:t>
            </w:r>
          </w:p>
        </w:tc>
        <w:tc>
          <w:tcPr>
            <w:tcW w:w="126" w:type="pct"/>
          </w:tcPr>
          <w:p w14:paraId="04D2B7AC" w14:textId="77777777" w:rsidR="005C6E30" w:rsidRPr="00551FA5" w:rsidRDefault="005C6E30" w:rsidP="00551FA5">
            <w:pPr>
              <w:pStyle w:val="NoSpacing"/>
              <w:spacing w:line="240" w:lineRule="exact"/>
              <w:jc w:val="center"/>
              <w:rPr>
                <w:rFonts w:ascii="CordiaUPC" w:hAnsi="CordiaUPC" w:cs="CordiaUPC"/>
                <w:sz w:val="26"/>
                <w:szCs w:val="26"/>
                <w:cs/>
              </w:rPr>
            </w:pPr>
          </w:p>
        </w:tc>
        <w:tc>
          <w:tcPr>
            <w:tcW w:w="708" w:type="pct"/>
          </w:tcPr>
          <w:p w14:paraId="0F24B045" w14:textId="4BA347C8"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0099759D" w:rsidRPr="00551FA5">
              <w:rPr>
                <w:rFonts w:ascii="CordiaUPC" w:hAnsi="CordiaUPC" w:cs="CordiaUPC" w:hint="cs"/>
                <w:sz w:val="26"/>
                <w:szCs w:val="26"/>
              </w:rPr>
              <w:t>A</w:t>
            </w:r>
            <w:r w:rsidRPr="00551FA5">
              <w:rPr>
                <w:rFonts w:ascii="CordiaUPC" w:hAnsi="CordiaUPC" w:cs="CordiaUPC" w:hint="cs"/>
                <w:sz w:val="26"/>
                <w:szCs w:val="26"/>
              </w:rPr>
              <w:t>mount presented in statements of financial position</w:t>
            </w:r>
          </w:p>
        </w:tc>
        <w:tc>
          <w:tcPr>
            <w:tcW w:w="126" w:type="pct"/>
          </w:tcPr>
          <w:p w14:paraId="0D8B04BC" w14:textId="77777777" w:rsidR="005C6E30" w:rsidRPr="00551FA5" w:rsidRDefault="005C6E30" w:rsidP="00551FA5">
            <w:pPr>
              <w:pStyle w:val="NoSpacing"/>
              <w:spacing w:line="240" w:lineRule="exact"/>
              <w:jc w:val="center"/>
              <w:rPr>
                <w:rFonts w:ascii="CordiaUPC" w:hAnsi="CordiaUPC" w:cs="CordiaUPC"/>
                <w:sz w:val="26"/>
                <w:szCs w:val="26"/>
                <w:cs/>
              </w:rPr>
            </w:pPr>
          </w:p>
        </w:tc>
        <w:tc>
          <w:tcPr>
            <w:tcW w:w="753" w:type="pct"/>
            <w:hideMark/>
          </w:tcPr>
          <w:p w14:paraId="29416695" w14:textId="26185131"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t xml:space="preserve">Amounts not offset in financial statements - Amount eligible for offsetting per contracts </w:t>
            </w:r>
          </w:p>
        </w:tc>
        <w:tc>
          <w:tcPr>
            <w:tcW w:w="126" w:type="pct"/>
          </w:tcPr>
          <w:p w14:paraId="4D092424" w14:textId="77777777" w:rsidR="005C6E30" w:rsidRPr="00551FA5" w:rsidRDefault="005C6E30" w:rsidP="00551FA5">
            <w:pPr>
              <w:pStyle w:val="NoSpacing"/>
              <w:spacing w:line="240" w:lineRule="exact"/>
              <w:jc w:val="center"/>
              <w:rPr>
                <w:rFonts w:ascii="CordiaUPC" w:hAnsi="CordiaUPC" w:cs="CordiaUPC"/>
                <w:sz w:val="26"/>
                <w:szCs w:val="26"/>
              </w:rPr>
            </w:pPr>
          </w:p>
        </w:tc>
        <w:tc>
          <w:tcPr>
            <w:tcW w:w="725" w:type="pct"/>
          </w:tcPr>
          <w:p w14:paraId="7174CBFD" w14:textId="5205970D" w:rsidR="005C6E30" w:rsidRPr="00551FA5" w:rsidRDefault="005C6E30" w:rsidP="00551FA5">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Net amount</w:t>
            </w:r>
          </w:p>
        </w:tc>
      </w:tr>
      <w:tr w:rsidR="00072079" w:rsidRPr="00551FA5" w14:paraId="5DEE6A77" w14:textId="77777777" w:rsidTr="007C0167">
        <w:trPr>
          <w:tblHeader/>
        </w:trPr>
        <w:tc>
          <w:tcPr>
            <w:tcW w:w="1014" w:type="pct"/>
          </w:tcPr>
          <w:p w14:paraId="4FB90574" w14:textId="77777777" w:rsidR="00072079" w:rsidRPr="00551FA5" w:rsidRDefault="00072079" w:rsidP="00551FA5">
            <w:pPr>
              <w:pStyle w:val="NoSpacing"/>
              <w:spacing w:line="240" w:lineRule="exact"/>
              <w:rPr>
                <w:rFonts w:ascii="CordiaUPC" w:hAnsi="CordiaUPC" w:cs="CordiaUPC"/>
                <w:sz w:val="26"/>
                <w:szCs w:val="26"/>
              </w:rPr>
            </w:pPr>
          </w:p>
        </w:tc>
        <w:tc>
          <w:tcPr>
            <w:tcW w:w="3986" w:type="pct"/>
            <w:gridSpan w:val="9"/>
            <w:hideMark/>
          </w:tcPr>
          <w:p w14:paraId="08130D35" w14:textId="77777777" w:rsidR="00072079" w:rsidRPr="00551FA5" w:rsidRDefault="00072079" w:rsidP="00551FA5">
            <w:pPr>
              <w:pStyle w:val="NoSpacing"/>
              <w:spacing w:line="240" w:lineRule="exact"/>
              <w:jc w:val="center"/>
              <w:rPr>
                <w:rFonts w:ascii="CordiaUPC" w:hAnsi="CordiaUPC" w:cs="CordiaUPC"/>
                <w:i/>
                <w:iCs/>
                <w:sz w:val="26"/>
                <w:szCs w:val="26"/>
              </w:rPr>
            </w:pPr>
            <w:r w:rsidRPr="00551FA5">
              <w:rPr>
                <w:rFonts w:ascii="CordiaUPC" w:hAnsi="CordiaUPC" w:cs="CordiaUPC" w:hint="cs"/>
                <w:i/>
                <w:sz w:val="26"/>
                <w:szCs w:val="26"/>
              </w:rPr>
              <w:t>(in million Baht)</w:t>
            </w:r>
          </w:p>
        </w:tc>
      </w:tr>
      <w:tr w:rsidR="005C6E30" w:rsidRPr="00551FA5" w14:paraId="76017000" w14:textId="77777777" w:rsidTr="002971CE">
        <w:tc>
          <w:tcPr>
            <w:tcW w:w="1014" w:type="pct"/>
            <w:hideMark/>
          </w:tcPr>
          <w:p w14:paraId="1E774A9F" w14:textId="71C28316" w:rsidR="005C6E30" w:rsidRPr="00551FA5" w:rsidRDefault="005C6E30" w:rsidP="00551FA5">
            <w:pPr>
              <w:pStyle w:val="NoSpacing"/>
              <w:tabs>
                <w:tab w:val="clear" w:pos="1644"/>
              </w:tabs>
              <w:spacing w:line="240" w:lineRule="exact"/>
              <w:ind w:right="-25"/>
              <w:rPr>
                <w:rFonts w:ascii="CordiaUPC" w:hAnsi="CordiaUPC" w:cs="CordiaUPC"/>
                <w:b/>
                <w:bCs/>
                <w:i/>
                <w:iCs/>
                <w:sz w:val="26"/>
                <w:szCs w:val="26"/>
                <w:cs/>
              </w:rPr>
            </w:pPr>
            <w:r w:rsidRPr="00551FA5">
              <w:rPr>
                <w:rFonts w:ascii="CordiaUPC" w:hAnsi="CordiaUPC" w:cs="CordiaUPC" w:hint="cs"/>
                <w:b/>
                <w:bCs/>
                <w:i/>
                <w:iCs/>
                <w:sz w:val="26"/>
                <w:szCs w:val="26"/>
              </w:rPr>
              <w:t xml:space="preserve">At </w:t>
            </w:r>
            <w:r w:rsidR="00003E23" w:rsidRPr="00003E23">
              <w:rPr>
                <w:rFonts w:ascii="CordiaUPC" w:hAnsi="CordiaUPC" w:cs="CordiaUPC" w:hint="cs"/>
                <w:b/>
                <w:bCs/>
                <w:i/>
                <w:iCs/>
                <w:sz w:val="26"/>
                <w:szCs w:val="26"/>
              </w:rPr>
              <w:t>30 June</w:t>
            </w:r>
            <w:r w:rsidR="00003E23" w:rsidRPr="00551FA5">
              <w:rPr>
                <w:rFonts w:ascii="CordiaUPC" w:hAnsi="CordiaUPC" w:cs="CordiaUPC" w:hint="cs"/>
                <w:b/>
                <w:bCs/>
                <w:i/>
                <w:iCs/>
                <w:sz w:val="26"/>
                <w:szCs w:val="26"/>
              </w:rPr>
              <w:t xml:space="preserve"> </w:t>
            </w:r>
            <w:r w:rsidRPr="00551FA5">
              <w:rPr>
                <w:rFonts w:ascii="CordiaUPC" w:hAnsi="CordiaUPC" w:cs="CordiaUPC" w:hint="cs"/>
                <w:b/>
                <w:bCs/>
                <w:i/>
                <w:iCs/>
                <w:sz w:val="26"/>
                <w:szCs w:val="26"/>
              </w:rPr>
              <w:t>202</w:t>
            </w:r>
            <w:r w:rsidR="00003E23">
              <w:rPr>
                <w:rFonts w:ascii="CordiaUPC" w:hAnsi="CordiaUPC" w:cs="CordiaUPC"/>
                <w:b/>
                <w:bCs/>
                <w:i/>
                <w:iCs/>
                <w:sz w:val="26"/>
                <w:szCs w:val="26"/>
              </w:rPr>
              <w:t>1</w:t>
            </w:r>
          </w:p>
        </w:tc>
        <w:tc>
          <w:tcPr>
            <w:tcW w:w="594" w:type="pct"/>
          </w:tcPr>
          <w:p w14:paraId="6176851C"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1ADD6ABA" w14:textId="77777777" w:rsidR="005C6E30" w:rsidRPr="00551FA5" w:rsidRDefault="005C6E30" w:rsidP="00551FA5">
            <w:pPr>
              <w:pStyle w:val="NoSpacing"/>
              <w:spacing w:line="240" w:lineRule="exact"/>
              <w:rPr>
                <w:rFonts w:ascii="CordiaUPC" w:hAnsi="CordiaUPC" w:cs="CordiaUPC"/>
                <w:sz w:val="26"/>
                <w:szCs w:val="26"/>
                <w:cs/>
              </w:rPr>
            </w:pPr>
          </w:p>
        </w:tc>
        <w:tc>
          <w:tcPr>
            <w:tcW w:w="702" w:type="pct"/>
          </w:tcPr>
          <w:p w14:paraId="3B541618"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23E07D39"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7630B9C3"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465367AC" w14:textId="77777777" w:rsidR="005C6E30" w:rsidRPr="00551FA5" w:rsidRDefault="005C6E30" w:rsidP="00551FA5">
            <w:pPr>
              <w:pStyle w:val="NoSpacing"/>
              <w:spacing w:line="240" w:lineRule="exact"/>
              <w:rPr>
                <w:rFonts w:ascii="CordiaUPC" w:hAnsi="CordiaUPC" w:cs="CordiaUPC"/>
                <w:sz w:val="26"/>
                <w:szCs w:val="26"/>
                <w:cs/>
              </w:rPr>
            </w:pPr>
          </w:p>
        </w:tc>
        <w:tc>
          <w:tcPr>
            <w:tcW w:w="753" w:type="pct"/>
          </w:tcPr>
          <w:p w14:paraId="08BD18D0"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596DA98B"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573060E1"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60DE3134" w14:textId="77777777" w:rsidTr="002971CE">
        <w:tc>
          <w:tcPr>
            <w:tcW w:w="1014" w:type="pct"/>
            <w:hideMark/>
          </w:tcPr>
          <w:p w14:paraId="0CFB6F35" w14:textId="77777777" w:rsidR="005C6E30" w:rsidRPr="00551FA5" w:rsidRDefault="005C6E30" w:rsidP="00551FA5">
            <w:pPr>
              <w:pStyle w:val="NoSpacing"/>
              <w:spacing w:line="240" w:lineRule="exact"/>
              <w:rPr>
                <w:rFonts w:ascii="CordiaUPC" w:hAnsi="CordiaUPC" w:cs="CordiaUPC"/>
                <w:b/>
                <w:bCs/>
                <w:i/>
                <w:iCs/>
                <w:sz w:val="26"/>
                <w:szCs w:val="26"/>
              </w:rPr>
            </w:pPr>
            <w:r w:rsidRPr="00551FA5">
              <w:rPr>
                <w:rFonts w:ascii="CordiaUPC" w:hAnsi="CordiaUPC" w:cs="CordiaUPC" w:hint="cs"/>
                <w:b/>
                <w:bCs/>
                <w:i/>
                <w:iCs/>
                <w:sz w:val="26"/>
                <w:szCs w:val="26"/>
              </w:rPr>
              <w:t>Financial assets</w:t>
            </w:r>
            <w:r w:rsidRPr="00551FA5">
              <w:rPr>
                <w:rFonts w:ascii="CordiaUPC" w:hAnsi="CordiaUPC" w:cs="CordiaUPC" w:hint="cs"/>
                <w:b/>
                <w:bCs/>
                <w:i/>
                <w:iCs/>
                <w:sz w:val="26"/>
                <w:szCs w:val="26"/>
                <w:cs/>
              </w:rPr>
              <w:t xml:space="preserve"> </w:t>
            </w:r>
          </w:p>
        </w:tc>
        <w:tc>
          <w:tcPr>
            <w:tcW w:w="594" w:type="pct"/>
          </w:tcPr>
          <w:p w14:paraId="24E5F496"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24E4D80A" w14:textId="77777777" w:rsidR="005C6E30" w:rsidRPr="00551FA5" w:rsidRDefault="005C6E30" w:rsidP="00551FA5">
            <w:pPr>
              <w:pStyle w:val="NoSpacing"/>
              <w:spacing w:line="240" w:lineRule="exact"/>
              <w:rPr>
                <w:rFonts w:ascii="CordiaUPC" w:hAnsi="CordiaUPC" w:cs="CordiaUPC"/>
                <w:sz w:val="26"/>
                <w:szCs w:val="26"/>
                <w:cs/>
              </w:rPr>
            </w:pPr>
          </w:p>
        </w:tc>
        <w:tc>
          <w:tcPr>
            <w:tcW w:w="702" w:type="pct"/>
          </w:tcPr>
          <w:p w14:paraId="7A40BE49"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20D101BD"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0D3C7605" w14:textId="77777777" w:rsidR="005C6E30" w:rsidRPr="00551FA5" w:rsidRDefault="005C6E30" w:rsidP="00551FA5">
            <w:pPr>
              <w:pStyle w:val="NoSpacing"/>
              <w:spacing w:line="240" w:lineRule="exact"/>
              <w:rPr>
                <w:rFonts w:ascii="CordiaUPC" w:hAnsi="CordiaUPC" w:cs="CordiaUPC"/>
                <w:sz w:val="26"/>
                <w:szCs w:val="26"/>
                <w:cs/>
              </w:rPr>
            </w:pPr>
          </w:p>
        </w:tc>
        <w:tc>
          <w:tcPr>
            <w:tcW w:w="126" w:type="pct"/>
          </w:tcPr>
          <w:p w14:paraId="638866CB" w14:textId="77777777" w:rsidR="005C6E30" w:rsidRPr="00551FA5" w:rsidRDefault="005C6E30" w:rsidP="00551FA5">
            <w:pPr>
              <w:pStyle w:val="NoSpacing"/>
              <w:spacing w:line="240" w:lineRule="exact"/>
              <w:rPr>
                <w:rFonts w:ascii="CordiaUPC" w:hAnsi="CordiaUPC" w:cs="CordiaUPC"/>
                <w:sz w:val="26"/>
                <w:szCs w:val="26"/>
                <w:cs/>
              </w:rPr>
            </w:pPr>
          </w:p>
        </w:tc>
        <w:tc>
          <w:tcPr>
            <w:tcW w:w="753" w:type="pct"/>
          </w:tcPr>
          <w:p w14:paraId="02DC76CE" w14:textId="77777777" w:rsidR="005C6E30" w:rsidRPr="00551FA5" w:rsidRDefault="005C6E30" w:rsidP="00551FA5">
            <w:pPr>
              <w:pStyle w:val="NoSpacing"/>
              <w:spacing w:line="240" w:lineRule="exact"/>
              <w:rPr>
                <w:rFonts w:ascii="CordiaUPC" w:hAnsi="CordiaUPC" w:cs="CordiaUPC"/>
                <w:sz w:val="26"/>
                <w:szCs w:val="26"/>
              </w:rPr>
            </w:pPr>
          </w:p>
        </w:tc>
        <w:tc>
          <w:tcPr>
            <w:tcW w:w="126" w:type="pct"/>
          </w:tcPr>
          <w:p w14:paraId="5EC67661"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1853C5F6"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0DAAFEC9" w14:textId="77777777" w:rsidTr="002971CE">
        <w:tc>
          <w:tcPr>
            <w:tcW w:w="1014" w:type="pct"/>
            <w:hideMark/>
          </w:tcPr>
          <w:p w14:paraId="47127E21" w14:textId="5E6C940D" w:rsidR="005C6E30" w:rsidRPr="00551FA5" w:rsidRDefault="005C6E30" w:rsidP="00551FA5">
            <w:pPr>
              <w:pStyle w:val="NoSpacing"/>
              <w:spacing w:line="240" w:lineRule="exact"/>
              <w:rPr>
                <w:rFonts w:ascii="CordiaUPC" w:hAnsi="CordiaUPC" w:cs="CordiaUPC"/>
                <w:sz w:val="26"/>
                <w:szCs w:val="26"/>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 xml:space="preserve">sale-and-    </w:t>
            </w:r>
          </w:p>
        </w:tc>
        <w:tc>
          <w:tcPr>
            <w:tcW w:w="594" w:type="pct"/>
          </w:tcPr>
          <w:p w14:paraId="2B7D9F3E"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6" w:type="pct"/>
          </w:tcPr>
          <w:p w14:paraId="0D52CC8B"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02" w:type="pct"/>
          </w:tcPr>
          <w:p w14:paraId="3C7D9AC2"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6" w:type="pct"/>
          </w:tcPr>
          <w:p w14:paraId="39A6C909" w14:textId="77777777" w:rsidR="005C6E30" w:rsidRPr="00551FA5" w:rsidRDefault="005C6E30" w:rsidP="00551FA5">
            <w:pPr>
              <w:pStyle w:val="NoSpacing"/>
              <w:spacing w:line="240" w:lineRule="exact"/>
              <w:rPr>
                <w:rFonts w:ascii="CordiaUPC" w:hAnsi="CordiaUPC" w:cs="CordiaUPC"/>
                <w:sz w:val="26"/>
                <w:szCs w:val="26"/>
                <w:cs/>
              </w:rPr>
            </w:pPr>
          </w:p>
        </w:tc>
        <w:tc>
          <w:tcPr>
            <w:tcW w:w="708" w:type="pct"/>
          </w:tcPr>
          <w:p w14:paraId="4E7B3FD3"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6" w:type="pct"/>
          </w:tcPr>
          <w:p w14:paraId="694C6E85"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53" w:type="pct"/>
          </w:tcPr>
          <w:p w14:paraId="3438E199"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6" w:type="pct"/>
          </w:tcPr>
          <w:p w14:paraId="05337909" w14:textId="77777777" w:rsidR="005C6E30" w:rsidRPr="00551FA5" w:rsidRDefault="005C6E30" w:rsidP="00551FA5">
            <w:pPr>
              <w:pStyle w:val="NoSpacing"/>
              <w:spacing w:line="240" w:lineRule="exact"/>
              <w:rPr>
                <w:rFonts w:ascii="CordiaUPC" w:hAnsi="CordiaUPC" w:cs="CordiaUPC"/>
                <w:sz w:val="26"/>
                <w:szCs w:val="26"/>
              </w:rPr>
            </w:pPr>
          </w:p>
        </w:tc>
        <w:tc>
          <w:tcPr>
            <w:tcW w:w="725" w:type="pct"/>
          </w:tcPr>
          <w:p w14:paraId="6F5792E3" w14:textId="77777777" w:rsidR="005C6E30" w:rsidRPr="00551FA5" w:rsidRDefault="005C6E30" w:rsidP="00551FA5">
            <w:pPr>
              <w:pStyle w:val="NoSpacing"/>
              <w:spacing w:line="240" w:lineRule="exact"/>
              <w:jc w:val="right"/>
              <w:rPr>
                <w:rFonts w:ascii="CordiaUPC" w:hAnsi="CordiaUPC" w:cs="CordiaUPC"/>
                <w:sz w:val="26"/>
                <w:szCs w:val="26"/>
              </w:rPr>
            </w:pPr>
          </w:p>
        </w:tc>
      </w:tr>
      <w:tr w:rsidR="00947B6E" w:rsidRPr="00551FA5" w14:paraId="370A2E58" w14:textId="77777777" w:rsidTr="002971CE">
        <w:tc>
          <w:tcPr>
            <w:tcW w:w="1014" w:type="pct"/>
          </w:tcPr>
          <w:p w14:paraId="78FD5A27" w14:textId="0E922FEE" w:rsidR="00947B6E" w:rsidRPr="00551FA5" w:rsidRDefault="00947B6E" w:rsidP="00947B6E">
            <w:pPr>
              <w:pStyle w:val="NoSpacing"/>
              <w:spacing w:line="240" w:lineRule="exact"/>
              <w:rPr>
                <w:rFonts w:ascii="CordiaUPC" w:hAnsi="CordiaUPC" w:cs="CordiaUPC"/>
                <w:sz w:val="26"/>
                <w:szCs w:val="26"/>
              </w:rPr>
            </w:pPr>
            <w:r w:rsidRPr="00551FA5">
              <w:rPr>
                <w:rFonts w:ascii="CordiaUPC" w:hAnsi="CordiaUPC" w:cs="CordiaUPC" w:hint="cs"/>
                <w:sz w:val="26"/>
                <w:szCs w:val="26"/>
              </w:rPr>
              <w:t xml:space="preserve">   repurchase</w:t>
            </w:r>
          </w:p>
        </w:tc>
        <w:tc>
          <w:tcPr>
            <w:tcW w:w="594" w:type="pct"/>
          </w:tcPr>
          <w:p w14:paraId="2A787FBB" w14:textId="615CDCD9"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Pr>
                <w:rFonts w:ascii="CordiaUPC" w:hAnsi="CordiaUPC" w:cs="CordiaUPC"/>
                <w:sz w:val="26"/>
                <w:szCs w:val="26"/>
              </w:rPr>
              <w:t>46,425</w:t>
            </w:r>
          </w:p>
        </w:tc>
        <w:tc>
          <w:tcPr>
            <w:tcW w:w="126" w:type="pct"/>
          </w:tcPr>
          <w:p w14:paraId="6BC9029F"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197677DD" w14:textId="08C56923"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6"/>
                <w:szCs w:val="26"/>
              </w:rPr>
              <w:t>-</w:t>
            </w:r>
          </w:p>
        </w:tc>
        <w:tc>
          <w:tcPr>
            <w:tcW w:w="126" w:type="pct"/>
          </w:tcPr>
          <w:p w14:paraId="70E1148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05DE5911" w14:textId="4360CFAE"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6"/>
                <w:szCs w:val="26"/>
              </w:rPr>
              <w:t>46,425</w:t>
            </w:r>
          </w:p>
        </w:tc>
        <w:tc>
          <w:tcPr>
            <w:tcW w:w="126" w:type="pct"/>
          </w:tcPr>
          <w:p w14:paraId="3E0B8DC2"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5C4A283D" w14:textId="785B35A3"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(46,425)</w:t>
            </w:r>
          </w:p>
        </w:tc>
        <w:tc>
          <w:tcPr>
            <w:tcW w:w="126" w:type="pct"/>
          </w:tcPr>
          <w:p w14:paraId="23F6810E"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3B012C38" w14:textId="31CD83EB"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w:t>
            </w:r>
          </w:p>
        </w:tc>
      </w:tr>
      <w:tr w:rsidR="00947B6E" w:rsidRPr="00551FA5" w14:paraId="5F71D575" w14:textId="77777777" w:rsidTr="002971CE">
        <w:tc>
          <w:tcPr>
            <w:tcW w:w="1014" w:type="pct"/>
            <w:hideMark/>
          </w:tcPr>
          <w:p w14:paraId="73FD2348" w14:textId="77777777" w:rsidR="00947B6E" w:rsidRPr="00551FA5" w:rsidRDefault="00947B6E" w:rsidP="00947B6E">
            <w:pPr>
              <w:pStyle w:val="NoSpacing"/>
              <w:spacing w:line="240" w:lineRule="exact"/>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594" w:type="pct"/>
            <w:vAlign w:val="bottom"/>
          </w:tcPr>
          <w:p w14:paraId="513F7F2F" w14:textId="313D692A"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6"/>
                <w:szCs w:val="26"/>
              </w:rPr>
              <w:t>6,672</w:t>
            </w:r>
          </w:p>
        </w:tc>
        <w:tc>
          <w:tcPr>
            <w:tcW w:w="126" w:type="pct"/>
            <w:vAlign w:val="bottom"/>
          </w:tcPr>
          <w:p w14:paraId="0BFF1BFF"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4E1CB05" w14:textId="185F080F"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6"/>
                <w:szCs w:val="26"/>
              </w:rPr>
              <w:t>-</w:t>
            </w:r>
          </w:p>
        </w:tc>
        <w:tc>
          <w:tcPr>
            <w:tcW w:w="126" w:type="pct"/>
          </w:tcPr>
          <w:p w14:paraId="7536604C"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42192983" w14:textId="740C2CDC"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6"/>
                <w:szCs w:val="26"/>
              </w:rPr>
              <w:t>6,672</w:t>
            </w:r>
          </w:p>
        </w:tc>
        <w:tc>
          <w:tcPr>
            <w:tcW w:w="126" w:type="pct"/>
            <w:vAlign w:val="bottom"/>
          </w:tcPr>
          <w:p w14:paraId="5A5A61A0"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58602B90" w14:textId="4A199F6E"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(1,682)</w:t>
            </w:r>
          </w:p>
        </w:tc>
        <w:tc>
          <w:tcPr>
            <w:tcW w:w="126" w:type="pct"/>
          </w:tcPr>
          <w:p w14:paraId="7C74177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61003158" w14:textId="0A348D66"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4,990</w:t>
            </w:r>
          </w:p>
        </w:tc>
      </w:tr>
      <w:tr w:rsidR="00947B6E" w:rsidRPr="00551FA5" w14:paraId="5ECC6352" w14:textId="77777777" w:rsidTr="002971CE">
        <w:tc>
          <w:tcPr>
            <w:tcW w:w="1014" w:type="pct"/>
            <w:hideMark/>
          </w:tcPr>
          <w:p w14:paraId="2D16D733" w14:textId="77777777" w:rsidR="00947B6E" w:rsidRPr="00551FA5" w:rsidRDefault="00947B6E" w:rsidP="00947B6E">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594" w:type="pct"/>
            <w:tcBorders>
              <w:top w:val="single" w:sz="4" w:space="0" w:color="auto"/>
              <w:left w:val="nil"/>
              <w:bottom w:val="double" w:sz="4" w:space="0" w:color="auto"/>
              <w:right w:val="nil"/>
            </w:tcBorders>
          </w:tcPr>
          <w:p w14:paraId="604A965E" w14:textId="017A9BDB"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Pr>
                <w:rFonts w:ascii="CordiaUPC" w:hAnsi="CordiaUPC" w:cs="CordiaUPC"/>
                <w:b/>
                <w:bCs/>
                <w:sz w:val="26"/>
                <w:szCs w:val="26"/>
              </w:rPr>
              <w:t>53,097</w:t>
            </w:r>
          </w:p>
        </w:tc>
        <w:tc>
          <w:tcPr>
            <w:tcW w:w="126" w:type="pct"/>
          </w:tcPr>
          <w:p w14:paraId="287781FF"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left w:val="nil"/>
              <w:bottom w:val="double" w:sz="4" w:space="0" w:color="auto"/>
              <w:right w:val="nil"/>
            </w:tcBorders>
          </w:tcPr>
          <w:p w14:paraId="0BC2D20E" w14:textId="10C4DE9A"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Pr>
                <w:rFonts w:ascii="CordiaUPC" w:hAnsi="CordiaUPC" w:cs="CordiaUPC"/>
                <w:b/>
                <w:bCs/>
                <w:sz w:val="26"/>
                <w:szCs w:val="26"/>
              </w:rPr>
              <w:t>-</w:t>
            </w:r>
          </w:p>
        </w:tc>
        <w:tc>
          <w:tcPr>
            <w:tcW w:w="126" w:type="pct"/>
          </w:tcPr>
          <w:p w14:paraId="4C012253"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left w:val="nil"/>
              <w:bottom w:val="double" w:sz="4" w:space="0" w:color="auto"/>
              <w:right w:val="nil"/>
            </w:tcBorders>
          </w:tcPr>
          <w:p w14:paraId="628EAFAE" w14:textId="1221EE48"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6"/>
                <w:szCs w:val="26"/>
              </w:rPr>
              <w:t>53,097</w:t>
            </w:r>
          </w:p>
        </w:tc>
        <w:tc>
          <w:tcPr>
            <w:tcW w:w="126" w:type="pct"/>
          </w:tcPr>
          <w:p w14:paraId="16F684C6"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left w:val="nil"/>
              <w:bottom w:val="double" w:sz="4" w:space="0" w:color="auto"/>
              <w:right w:val="nil"/>
            </w:tcBorders>
          </w:tcPr>
          <w:p w14:paraId="0A505C40" w14:textId="2C29D7FE"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6"/>
                <w:szCs w:val="26"/>
              </w:rPr>
              <w:t>(48,107)</w:t>
            </w:r>
          </w:p>
        </w:tc>
        <w:tc>
          <w:tcPr>
            <w:tcW w:w="126" w:type="pct"/>
          </w:tcPr>
          <w:p w14:paraId="47EFBF31"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left w:val="nil"/>
              <w:bottom w:val="double" w:sz="4" w:space="0" w:color="auto"/>
              <w:right w:val="nil"/>
            </w:tcBorders>
          </w:tcPr>
          <w:p w14:paraId="4C9A8425" w14:textId="7CC86080"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6"/>
                <w:szCs w:val="26"/>
              </w:rPr>
              <w:t>4,990</w:t>
            </w:r>
          </w:p>
        </w:tc>
      </w:tr>
      <w:tr w:rsidR="00947B6E" w:rsidRPr="00551FA5" w14:paraId="3C33AA02" w14:textId="77777777" w:rsidTr="002971CE">
        <w:tc>
          <w:tcPr>
            <w:tcW w:w="1014" w:type="pct"/>
            <w:hideMark/>
          </w:tcPr>
          <w:p w14:paraId="620B1F7F" w14:textId="77777777" w:rsidR="00947B6E" w:rsidRPr="00551FA5" w:rsidRDefault="00947B6E" w:rsidP="00947B6E">
            <w:pPr>
              <w:spacing w:line="240" w:lineRule="exact"/>
              <w:rPr>
                <w:rFonts w:ascii="CordiaUPC" w:hAnsi="CordiaUPC" w:cs="CordiaUPC"/>
                <w:sz w:val="26"/>
                <w:szCs w:val="26"/>
              </w:rPr>
            </w:pPr>
          </w:p>
        </w:tc>
        <w:tc>
          <w:tcPr>
            <w:tcW w:w="594" w:type="pct"/>
          </w:tcPr>
          <w:p w14:paraId="5FC43BC1"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26" w:type="pct"/>
          </w:tcPr>
          <w:p w14:paraId="0635352E"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4245E5E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26" w:type="pct"/>
          </w:tcPr>
          <w:p w14:paraId="0E928221"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2596D4FA"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126" w:type="pct"/>
          </w:tcPr>
          <w:p w14:paraId="26753C03"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7A8BF39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26" w:type="pct"/>
          </w:tcPr>
          <w:p w14:paraId="660DB489"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0A99753F"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r>
      <w:tr w:rsidR="00947B6E" w:rsidRPr="00551FA5" w14:paraId="44C96488" w14:textId="77777777" w:rsidTr="002971CE">
        <w:tc>
          <w:tcPr>
            <w:tcW w:w="1014" w:type="pct"/>
            <w:hideMark/>
          </w:tcPr>
          <w:p w14:paraId="250DEA71" w14:textId="77777777" w:rsidR="00947B6E" w:rsidRPr="00551FA5" w:rsidRDefault="00947B6E" w:rsidP="00947B6E">
            <w:pPr>
              <w:pStyle w:val="NoSpacing"/>
              <w:spacing w:line="240" w:lineRule="exact"/>
              <w:rPr>
                <w:rFonts w:ascii="CordiaUPC" w:hAnsi="CordiaUPC" w:cs="CordiaUPC"/>
                <w:b/>
                <w:bCs/>
                <w:sz w:val="26"/>
                <w:szCs w:val="26"/>
              </w:rPr>
            </w:pPr>
            <w:r w:rsidRPr="00551FA5">
              <w:rPr>
                <w:rFonts w:ascii="CordiaUPC" w:hAnsi="CordiaUPC" w:cs="CordiaUPC" w:hint="cs"/>
                <w:b/>
                <w:bCs/>
                <w:i/>
                <w:iCs/>
                <w:sz w:val="26"/>
                <w:szCs w:val="26"/>
              </w:rPr>
              <w:t>Financial liabilities</w:t>
            </w:r>
          </w:p>
        </w:tc>
        <w:tc>
          <w:tcPr>
            <w:tcW w:w="594" w:type="pct"/>
          </w:tcPr>
          <w:p w14:paraId="21E7B11E"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26" w:type="pct"/>
          </w:tcPr>
          <w:p w14:paraId="50828AF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Pr>
          <w:p w14:paraId="3B1AE381"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26" w:type="pct"/>
          </w:tcPr>
          <w:p w14:paraId="11968C4E"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Pr>
          <w:p w14:paraId="579147E7"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126" w:type="pct"/>
          </w:tcPr>
          <w:p w14:paraId="7B805244"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Pr>
          <w:p w14:paraId="04E0E362"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26" w:type="pct"/>
          </w:tcPr>
          <w:p w14:paraId="427FD0A3"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Pr>
          <w:p w14:paraId="13F8A472"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r>
      <w:tr w:rsidR="00947B6E" w:rsidRPr="00551FA5" w14:paraId="6C79B1B0" w14:textId="77777777" w:rsidTr="002971CE">
        <w:tc>
          <w:tcPr>
            <w:tcW w:w="1014" w:type="pct"/>
            <w:hideMark/>
          </w:tcPr>
          <w:p w14:paraId="7D229B4E" w14:textId="77777777" w:rsidR="00947B6E" w:rsidRPr="00551FA5" w:rsidRDefault="00947B6E" w:rsidP="00947B6E">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Sale-and-repurchase</w:t>
            </w:r>
          </w:p>
        </w:tc>
        <w:tc>
          <w:tcPr>
            <w:tcW w:w="594" w:type="pct"/>
            <w:vAlign w:val="bottom"/>
          </w:tcPr>
          <w:p w14:paraId="33AD00BD" w14:textId="2AC1B839"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6"/>
                <w:szCs w:val="26"/>
              </w:rPr>
              <w:t>33,000</w:t>
            </w:r>
          </w:p>
        </w:tc>
        <w:tc>
          <w:tcPr>
            <w:tcW w:w="126" w:type="pct"/>
            <w:vAlign w:val="bottom"/>
          </w:tcPr>
          <w:p w14:paraId="0F0220D0"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vAlign w:val="bottom"/>
          </w:tcPr>
          <w:p w14:paraId="5FB19058" w14:textId="6B9C616E"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6"/>
                <w:szCs w:val="26"/>
              </w:rPr>
              <w:t>-</w:t>
            </w:r>
          </w:p>
        </w:tc>
        <w:tc>
          <w:tcPr>
            <w:tcW w:w="126" w:type="pct"/>
          </w:tcPr>
          <w:p w14:paraId="39FB766E"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vAlign w:val="bottom"/>
          </w:tcPr>
          <w:p w14:paraId="7EFB3A77" w14:textId="6C5A3BC2"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6"/>
                <w:szCs w:val="26"/>
              </w:rPr>
              <w:t>33,000</w:t>
            </w:r>
          </w:p>
        </w:tc>
        <w:tc>
          <w:tcPr>
            <w:tcW w:w="126" w:type="pct"/>
            <w:vAlign w:val="bottom"/>
          </w:tcPr>
          <w:p w14:paraId="06FEE5A3"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vAlign w:val="bottom"/>
          </w:tcPr>
          <w:p w14:paraId="7BBC622C" w14:textId="7AA451F0"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(33,000)</w:t>
            </w:r>
          </w:p>
        </w:tc>
        <w:tc>
          <w:tcPr>
            <w:tcW w:w="126" w:type="pct"/>
          </w:tcPr>
          <w:p w14:paraId="050F2886"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vAlign w:val="bottom"/>
          </w:tcPr>
          <w:p w14:paraId="1F57202A" w14:textId="2E2AFBBF"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w:t>
            </w:r>
          </w:p>
        </w:tc>
      </w:tr>
      <w:tr w:rsidR="00947B6E" w:rsidRPr="00551FA5" w14:paraId="61E3E537" w14:textId="77777777" w:rsidTr="002971CE">
        <w:tc>
          <w:tcPr>
            <w:tcW w:w="1014" w:type="pct"/>
            <w:hideMark/>
          </w:tcPr>
          <w:p w14:paraId="13A2A341" w14:textId="6FAE7ED3" w:rsidR="00947B6E" w:rsidRPr="00551FA5" w:rsidRDefault="00947B6E" w:rsidP="00947B6E">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Derivatives liabilities</w:t>
            </w:r>
          </w:p>
        </w:tc>
        <w:tc>
          <w:tcPr>
            <w:tcW w:w="594" w:type="pct"/>
          </w:tcPr>
          <w:p w14:paraId="615DA0E5" w14:textId="1074E4A8"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Pr>
                <w:rFonts w:ascii="CordiaUPC" w:hAnsi="CordiaUPC" w:cs="CordiaUPC"/>
                <w:sz w:val="26"/>
                <w:szCs w:val="26"/>
              </w:rPr>
              <w:t>7,398</w:t>
            </w:r>
          </w:p>
        </w:tc>
        <w:tc>
          <w:tcPr>
            <w:tcW w:w="126" w:type="pct"/>
          </w:tcPr>
          <w:p w14:paraId="5FF25871"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2" w:type="pct"/>
          </w:tcPr>
          <w:p w14:paraId="6F37CC6D" w14:textId="6952AE99"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Pr>
                <w:rFonts w:ascii="CordiaUPC" w:hAnsi="CordiaUPC" w:cs="CordiaUPC"/>
                <w:sz w:val="26"/>
                <w:szCs w:val="26"/>
              </w:rPr>
              <w:t>-</w:t>
            </w:r>
          </w:p>
        </w:tc>
        <w:tc>
          <w:tcPr>
            <w:tcW w:w="126" w:type="pct"/>
          </w:tcPr>
          <w:p w14:paraId="4AAA6895"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708" w:type="pct"/>
          </w:tcPr>
          <w:p w14:paraId="067B070E" w14:textId="5CB36C19"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r>
              <w:rPr>
                <w:rFonts w:ascii="CordiaUPC" w:hAnsi="CordiaUPC" w:cs="CordiaUPC"/>
                <w:sz w:val="26"/>
                <w:szCs w:val="26"/>
              </w:rPr>
              <w:t>7,398</w:t>
            </w:r>
          </w:p>
        </w:tc>
        <w:tc>
          <w:tcPr>
            <w:tcW w:w="126" w:type="pct"/>
          </w:tcPr>
          <w:p w14:paraId="38CA5F48"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53" w:type="pct"/>
          </w:tcPr>
          <w:p w14:paraId="46B613AA" w14:textId="389FB3B5"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(2,963)</w:t>
            </w:r>
          </w:p>
        </w:tc>
        <w:tc>
          <w:tcPr>
            <w:tcW w:w="126" w:type="pct"/>
          </w:tcPr>
          <w:p w14:paraId="521D37AD"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725" w:type="pct"/>
          </w:tcPr>
          <w:p w14:paraId="3E01B0AE" w14:textId="6CFC3FC4"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Pr>
                <w:rFonts w:ascii="CordiaUPC" w:hAnsi="CordiaUPC" w:cs="CordiaUPC"/>
                <w:sz w:val="26"/>
                <w:szCs w:val="26"/>
              </w:rPr>
              <w:t>4,435</w:t>
            </w:r>
          </w:p>
        </w:tc>
      </w:tr>
      <w:tr w:rsidR="00947B6E" w:rsidRPr="00551FA5" w14:paraId="4D07ABF5" w14:textId="77777777" w:rsidTr="002971CE">
        <w:tc>
          <w:tcPr>
            <w:tcW w:w="1014" w:type="pct"/>
            <w:hideMark/>
          </w:tcPr>
          <w:p w14:paraId="7EDD5F4B" w14:textId="77777777" w:rsidR="00947B6E" w:rsidRPr="00551FA5" w:rsidRDefault="00947B6E" w:rsidP="00947B6E">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594" w:type="pct"/>
            <w:tcBorders>
              <w:top w:val="single" w:sz="4" w:space="0" w:color="auto"/>
              <w:left w:val="nil"/>
              <w:bottom w:val="double" w:sz="4" w:space="0" w:color="auto"/>
              <w:right w:val="nil"/>
            </w:tcBorders>
            <w:vAlign w:val="bottom"/>
          </w:tcPr>
          <w:p w14:paraId="0D9DCB2B" w14:textId="51035AF6"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Pr>
                <w:rFonts w:ascii="CordiaUPC" w:hAnsi="CordiaUPC" w:cs="CordiaUPC"/>
                <w:b/>
                <w:bCs/>
                <w:sz w:val="26"/>
                <w:szCs w:val="26"/>
              </w:rPr>
              <w:t>40,398</w:t>
            </w:r>
          </w:p>
        </w:tc>
        <w:tc>
          <w:tcPr>
            <w:tcW w:w="126" w:type="pct"/>
            <w:vAlign w:val="bottom"/>
          </w:tcPr>
          <w:p w14:paraId="7987DB1A"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2" w:type="pct"/>
            <w:tcBorders>
              <w:top w:val="single" w:sz="4" w:space="0" w:color="auto"/>
              <w:left w:val="nil"/>
              <w:bottom w:val="double" w:sz="4" w:space="0" w:color="auto"/>
              <w:right w:val="nil"/>
            </w:tcBorders>
            <w:vAlign w:val="bottom"/>
          </w:tcPr>
          <w:p w14:paraId="6BED7445" w14:textId="24010451"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Pr>
                <w:rFonts w:ascii="CordiaUPC" w:hAnsi="CordiaUPC" w:cs="CordiaUPC"/>
                <w:b/>
                <w:bCs/>
                <w:sz w:val="26"/>
                <w:szCs w:val="26"/>
              </w:rPr>
              <w:t>-</w:t>
            </w:r>
          </w:p>
        </w:tc>
        <w:tc>
          <w:tcPr>
            <w:tcW w:w="126" w:type="pct"/>
          </w:tcPr>
          <w:p w14:paraId="0F9276C7"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708" w:type="pct"/>
            <w:tcBorders>
              <w:top w:val="single" w:sz="4" w:space="0" w:color="auto"/>
              <w:left w:val="nil"/>
              <w:bottom w:val="double" w:sz="4" w:space="0" w:color="auto"/>
              <w:right w:val="nil"/>
            </w:tcBorders>
            <w:vAlign w:val="bottom"/>
          </w:tcPr>
          <w:p w14:paraId="00E35F94" w14:textId="6A46E734"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r>
              <w:rPr>
                <w:rFonts w:ascii="CordiaUPC" w:hAnsi="CordiaUPC" w:cs="CordiaUPC"/>
                <w:b/>
                <w:bCs/>
                <w:sz w:val="26"/>
                <w:szCs w:val="26"/>
              </w:rPr>
              <w:t>40,398</w:t>
            </w:r>
          </w:p>
        </w:tc>
        <w:tc>
          <w:tcPr>
            <w:tcW w:w="126" w:type="pct"/>
            <w:vAlign w:val="bottom"/>
          </w:tcPr>
          <w:p w14:paraId="2DD6557B"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53" w:type="pct"/>
            <w:tcBorders>
              <w:top w:val="single" w:sz="4" w:space="0" w:color="auto"/>
              <w:left w:val="nil"/>
              <w:bottom w:val="double" w:sz="4" w:space="0" w:color="auto"/>
              <w:right w:val="nil"/>
            </w:tcBorders>
            <w:vAlign w:val="bottom"/>
          </w:tcPr>
          <w:p w14:paraId="129A29AD" w14:textId="2E41EA7D"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6"/>
                <w:szCs w:val="26"/>
              </w:rPr>
              <w:t>(35,963)</w:t>
            </w:r>
          </w:p>
        </w:tc>
        <w:tc>
          <w:tcPr>
            <w:tcW w:w="126" w:type="pct"/>
          </w:tcPr>
          <w:p w14:paraId="3F3D9698" w14:textId="77777777"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725" w:type="pct"/>
            <w:tcBorders>
              <w:top w:val="single" w:sz="4" w:space="0" w:color="auto"/>
              <w:left w:val="nil"/>
              <w:bottom w:val="double" w:sz="4" w:space="0" w:color="auto"/>
              <w:right w:val="nil"/>
            </w:tcBorders>
            <w:vAlign w:val="bottom"/>
          </w:tcPr>
          <w:p w14:paraId="222A54E5" w14:textId="43A98182" w:rsidR="00947B6E" w:rsidRPr="00551FA5" w:rsidRDefault="00947B6E" w:rsidP="00947B6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Pr>
                <w:rFonts w:ascii="CordiaUPC" w:hAnsi="CordiaUPC" w:cs="CordiaUPC"/>
                <w:b/>
                <w:bCs/>
                <w:sz w:val="26"/>
                <w:szCs w:val="26"/>
              </w:rPr>
              <w:t>4,435</w:t>
            </w:r>
          </w:p>
        </w:tc>
      </w:tr>
    </w:tbl>
    <w:p w14:paraId="6433911C" w14:textId="2088DD5F" w:rsidR="001B2803" w:rsidRPr="00551FA5" w:rsidRDefault="001B2803" w:rsidP="00551FA5">
      <w:pPr>
        <w:spacing w:line="240" w:lineRule="exact"/>
        <w:rPr>
          <w:rFonts w:ascii="CordiaUPC" w:hAnsi="CordiaUPC" w:cs="CordiaUPC"/>
          <w:b/>
          <w:bCs/>
          <w:sz w:val="26"/>
          <w:szCs w:val="26"/>
        </w:rPr>
      </w:pPr>
    </w:p>
    <w:tbl>
      <w:tblPr>
        <w:tblW w:w="9729" w:type="dxa"/>
        <w:tblInd w:w="450" w:type="dxa"/>
        <w:tblLayout w:type="fixed"/>
        <w:tblLook w:val="04A0" w:firstRow="1" w:lastRow="0" w:firstColumn="1" w:lastColumn="0" w:noHBand="0" w:noVBand="1"/>
      </w:tblPr>
      <w:tblGrid>
        <w:gridCol w:w="1935"/>
        <w:gridCol w:w="1212"/>
        <w:gridCol w:w="239"/>
        <w:gridCol w:w="1380"/>
        <w:gridCol w:w="239"/>
        <w:gridCol w:w="1382"/>
        <w:gridCol w:w="239"/>
        <w:gridCol w:w="1446"/>
        <w:gridCol w:w="239"/>
        <w:gridCol w:w="1418"/>
      </w:tblGrid>
      <w:tr w:rsidR="00322480" w:rsidRPr="00551FA5" w14:paraId="121239A9" w14:textId="77777777" w:rsidTr="00A2322A">
        <w:trPr>
          <w:tblHeader/>
        </w:trPr>
        <w:tc>
          <w:tcPr>
            <w:tcW w:w="5000" w:type="pct"/>
            <w:gridSpan w:val="10"/>
            <w:hideMark/>
          </w:tcPr>
          <w:p w14:paraId="717AE0E2" w14:textId="6EFE386C" w:rsidR="00322480" w:rsidRPr="00551FA5" w:rsidRDefault="00B04BBD" w:rsidP="00551FA5">
            <w:pPr>
              <w:pStyle w:val="NoSpacing"/>
              <w:spacing w:line="240" w:lineRule="exact"/>
              <w:jc w:val="center"/>
              <w:rPr>
                <w:rFonts w:ascii="CordiaUPC" w:hAnsi="CordiaUPC" w:cs="CordiaUPC"/>
                <w:b/>
                <w:bCs/>
                <w:sz w:val="26"/>
                <w:szCs w:val="26"/>
              </w:rPr>
            </w:pPr>
            <w:r w:rsidRPr="00551FA5">
              <w:rPr>
                <w:rFonts w:ascii="CordiaUPC" w:hAnsi="CordiaUPC" w:cs="CordiaUPC" w:hint="cs"/>
                <w:b/>
                <w:bCs/>
                <w:sz w:val="26"/>
                <w:szCs w:val="26"/>
              </w:rPr>
              <w:t>Bank only</w:t>
            </w:r>
          </w:p>
        </w:tc>
      </w:tr>
      <w:tr w:rsidR="00A2322A" w:rsidRPr="00551FA5" w14:paraId="2CB78866" w14:textId="77777777" w:rsidTr="00A2322A">
        <w:trPr>
          <w:tblHeader/>
        </w:trPr>
        <w:tc>
          <w:tcPr>
            <w:tcW w:w="994" w:type="pct"/>
          </w:tcPr>
          <w:p w14:paraId="7432A12B" w14:textId="77777777" w:rsidR="00A2322A" w:rsidRPr="00551FA5" w:rsidRDefault="00A2322A" w:rsidP="00A2322A">
            <w:pPr>
              <w:pStyle w:val="NoSpacing"/>
              <w:spacing w:line="240" w:lineRule="exact"/>
              <w:rPr>
                <w:rFonts w:ascii="CordiaUPC" w:hAnsi="CordiaUPC" w:cs="CordiaUPC"/>
                <w:sz w:val="26"/>
                <w:szCs w:val="26"/>
                <w:cs/>
              </w:rPr>
            </w:pPr>
          </w:p>
        </w:tc>
        <w:tc>
          <w:tcPr>
            <w:tcW w:w="623" w:type="pct"/>
          </w:tcPr>
          <w:p w14:paraId="1420FB23" w14:textId="529D65FE"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Gross Amount</w:t>
            </w:r>
          </w:p>
        </w:tc>
        <w:tc>
          <w:tcPr>
            <w:tcW w:w="123" w:type="pct"/>
          </w:tcPr>
          <w:p w14:paraId="504F1D38" w14:textId="77777777" w:rsidR="00A2322A" w:rsidRPr="00551FA5" w:rsidRDefault="00A2322A" w:rsidP="00A2322A">
            <w:pPr>
              <w:pStyle w:val="NoSpacing"/>
              <w:spacing w:line="240" w:lineRule="exact"/>
              <w:jc w:val="center"/>
              <w:rPr>
                <w:rFonts w:ascii="CordiaUPC" w:hAnsi="CordiaUPC" w:cs="CordiaUPC"/>
                <w:sz w:val="26"/>
                <w:szCs w:val="26"/>
              </w:rPr>
            </w:pPr>
          </w:p>
        </w:tc>
        <w:tc>
          <w:tcPr>
            <w:tcW w:w="709" w:type="pct"/>
          </w:tcPr>
          <w:p w14:paraId="3371DD24" w14:textId="631D6746"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Amount offset in statements of financial position</w:t>
            </w:r>
          </w:p>
        </w:tc>
        <w:tc>
          <w:tcPr>
            <w:tcW w:w="123" w:type="pct"/>
          </w:tcPr>
          <w:p w14:paraId="323D8ED0" w14:textId="77777777" w:rsidR="00A2322A" w:rsidRPr="00551FA5" w:rsidRDefault="00A2322A" w:rsidP="00A2322A">
            <w:pPr>
              <w:pStyle w:val="NoSpacing"/>
              <w:spacing w:line="240" w:lineRule="exact"/>
              <w:jc w:val="center"/>
              <w:rPr>
                <w:rFonts w:ascii="CordiaUPC" w:hAnsi="CordiaUPC" w:cs="CordiaUPC"/>
                <w:sz w:val="26"/>
                <w:szCs w:val="26"/>
                <w:cs/>
              </w:rPr>
            </w:pPr>
          </w:p>
        </w:tc>
        <w:tc>
          <w:tcPr>
            <w:tcW w:w="710" w:type="pct"/>
          </w:tcPr>
          <w:p w14:paraId="561FD153" w14:textId="7B5E95A4"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t>Amount presented in statements of financial position</w:t>
            </w:r>
          </w:p>
        </w:tc>
        <w:tc>
          <w:tcPr>
            <w:tcW w:w="123" w:type="pct"/>
          </w:tcPr>
          <w:p w14:paraId="1DAE4DEC" w14:textId="77777777" w:rsidR="00A2322A" w:rsidRPr="00551FA5" w:rsidRDefault="00A2322A" w:rsidP="00A2322A">
            <w:pPr>
              <w:pStyle w:val="NoSpacing"/>
              <w:spacing w:line="240" w:lineRule="exact"/>
              <w:jc w:val="center"/>
              <w:rPr>
                <w:rFonts w:ascii="CordiaUPC" w:hAnsi="CordiaUPC" w:cs="CordiaUPC"/>
                <w:sz w:val="26"/>
                <w:szCs w:val="26"/>
                <w:cs/>
              </w:rPr>
            </w:pPr>
          </w:p>
        </w:tc>
        <w:tc>
          <w:tcPr>
            <w:tcW w:w="743" w:type="pct"/>
            <w:hideMark/>
          </w:tcPr>
          <w:p w14:paraId="42F0185F" w14:textId="5D035A76"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t xml:space="preserve">Amounts not offset in financial statements - Amount eligible for offsetting per contracts </w:t>
            </w:r>
          </w:p>
        </w:tc>
        <w:tc>
          <w:tcPr>
            <w:tcW w:w="123" w:type="pct"/>
          </w:tcPr>
          <w:p w14:paraId="0FE3D2DA" w14:textId="77777777" w:rsidR="00A2322A" w:rsidRPr="00551FA5" w:rsidRDefault="00A2322A" w:rsidP="00A2322A">
            <w:pPr>
              <w:pStyle w:val="NoSpacing"/>
              <w:spacing w:line="240" w:lineRule="exact"/>
              <w:jc w:val="center"/>
              <w:rPr>
                <w:rFonts w:ascii="CordiaUPC" w:hAnsi="CordiaUPC" w:cs="CordiaUPC"/>
                <w:sz w:val="26"/>
                <w:szCs w:val="26"/>
              </w:rPr>
            </w:pPr>
          </w:p>
        </w:tc>
        <w:tc>
          <w:tcPr>
            <w:tcW w:w="729" w:type="pct"/>
          </w:tcPr>
          <w:p w14:paraId="3407DD0A" w14:textId="769FA2A5" w:rsidR="00A2322A" w:rsidRPr="00551FA5" w:rsidRDefault="00A2322A" w:rsidP="00A2322A">
            <w:pPr>
              <w:pStyle w:val="NoSpacing"/>
              <w:spacing w:line="240" w:lineRule="exact"/>
              <w:jc w:val="center"/>
              <w:rPr>
                <w:rFonts w:ascii="CordiaUPC" w:hAnsi="CordiaUPC" w:cs="CordiaUPC"/>
                <w:sz w:val="26"/>
                <w:szCs w:val="26"/>
              </w:rPr>
            </w:pP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r>
            <w:r w:rsidRPr="00551FA5">
              <w:rPr>
                <w:rFonts w:ascii="CordiaUPC" w:hAnsi="CordiaUPC" w:cs="CordiaUPC" w:hint="cs"/>
                <w:sz w:val="26"/>
                <w:szCs w:val="26"/>
              </w:rPr>
              <w:br/>
              <w:t>Net amount</w:t>
            </w:r>
          </w:p>
        </w:tc>
      </w:tr>
      <w:tr w:rsidR="00322480" w:rsidRPr="00551FA5" w14:paraId="46AFE967" w14:textId="77777777" w:rsidTr="00A2322A">
        <w:trPr>
          <w:tblHeader/>
        </w:trPr>
        <w:tc>
          <w:tcPr>
            <w:tcW w:w="994" w:type="pct"/>
          </w:tcPr>
          <w:p w14:paraId="17F87AA3" w14:textId="77777777" w:rsidR="00322480" w:rsidRPr="00551FA5" w:rsidRDefault="00322480" w:rsidP="00551FA5">
            <w:pPr>
              <w:pStyle w:val="NoSpacing"/>
              <w:spacing w:line="240" w:lineRule="exact"/>
              <w:rPr>
                <w:rFonts w:ascii="CordiaUPC" w:hAnsi="CordiaUPC" w:cs="CordiaUPC"/>
                <w:sz w:val="26"/>
                <w:szCs w:val="26"/>
              </w:rPr>
            </w:pPr>
          </w:p>
        </w:tc>
        <w:tc>
          <w:tcPr>
            <w:tcW w:w="4006" w:type="pct"/>
            <w:gridSpan w:val="9"/>
            <w:hideMark/>
          </w:tcPr>
          <w:p w14:paraId="328580EE" w14:textId="77777777" w:rsidR="00322480" w:rsidRPr="00551FA5" w:rsidRDefault="00322480" w:rsidP="00551FA5">
            <w:pPr>
              <w:pStyle w:val="NoSpacing"/>
              <w:spacing w:line="240" w:lineRule="exact"/>
              <w:jc w:val="center"/>
              <w:rPr>
                <w:rFonts w:ascii="CordiaUPC" w:hAnsi="CordiaUPC" w:cs="CordiaUPC"/>
                <w:i/>
                <w:iCs/>
                <w:sz w:val="26"/>
                <w:szCs w:val="26"/>
              </w:rPr>
            </w:pPr>
            <w:r w:rsidRPr="00551FA5">
              <w:rPr>
                <w:rFonts w:ascii="CordiaUPC" w:hAnsi="CordiaUPC" w:cs="CordiaUPC" w:hint="cs"/>
                <w:i/>
                <w:sz w:val="26"/>
                <w:szCs w:val="26"/>
              </w:rPr>
              <w:t>(in million Baht)</w:t>
            </w:r>
          </w:p>
        </w:tc>
      </w:tr>
      <w:tr w:rsidR="005C6E30" w:rsidRPr="00551FA5" w14:paraId="11B4B6F1" w14:textId="77777777" w:rsidTr="00A2322A">
        <w:tc>
          <w:tcPr>
            <w:tcW w:w="994" w:type="pct"/>
            <w:hideMark/>
          </w:tcPr>
          <w:p w14:paraId="6599DE12" w14:textId="77C2AD4F" w:rsidR="005C6E30" w:rsidRPr="00551FA5" w:rsidRDefault="00003E23" w:rsidP="00551FA5">
            <w:pPr>
              <w:pStyle w:val="NoSpacing"/>
              <w:tabs>
                <w:tab w:val="clear" w:pos="1644"/>
              </w:tabs>
              <w:spacing w:line="240" w:lineRule="exact"/>
              <w:ind w:right="-151"/>
              <w:rPr>
                <w:rFonts w:ascii="CordiaUPC" w:hAnsi="CordiaUPC" w:cs="CordiaUPC"/>
                <w:b/>
                <w:bCs/>
                <w:i/>
                <w:iCs/>
                <w:sz w:val="26"/>
                <w:szCs w:val="26"/>
                <w:cs/>
              </w:rPr>
            </w:pPr>
            <w:r w:rsidRPr="00551FA5">
              <w:rPr>
                <w:rFonts w:ascii="CordiaUPC" w:hAnsi="CordiaUPC" w:cs="CordiaUPC" w:hint="cs"/>
                <w:b/>
                <w:bCs/>
                <w:i/>
                <w:iCs/>
                <w:sz w:val="26"/>
                <w:szCs w:val="26"/>
              </w:rPr>
              <w:t xml:space="preserve">At </w:t>
            </w:r>
            <w:r w:rsidRPr="00003E23">
              <w:rPr>
                <w:rFonts w:ascii="CordiaUPC" w:hAnsi="CordiaUPC" w:cs="CordiaUPC" w:hint="cs"/>
                <w:b/>
                <w:bCs/>
                <w:i/>
                <w:iCs/>
                <w:sz w:val="26"/>
                <w:szCs w:val="26"/>
              </w:rPr>
              <w:t>30 June</w:t>
            </w:r>
            <w:r w:rsidRPr="00551FA5">
              <w:rPr>
                <w:rFonts w:ascii="CordiaUPC" w:hAnsi="CordiaUPC" w:cs="CordiaUPC" w:hint="cs"/>
                <w:b/>
                <w:bCs/>
                <w:i/>
                <w:iCs/>
                <w:sz w:val="26"/>
                <w:szCs w:val="26"/>
              </w:rPr>
              <w:t xml:space="preserve"> 202</w:t>
            </w:r>
            <w:r>
              <w:rPr>
                <w:rFonts w:ascii="CordiaUPC" w:hAnsi="CordiaUPC" w:cs="CordiaUPC"/>
                <w:b/>
                <w:bCs/>
                <w:i/>
                <w:iCs/>
                <w:sz w:val="26"/>
                <w:szCs w:val="26"/>
              </w:rPr>
              <w:t>1</w:t>
            </w:r>
          </w:p>
        </w:tc>
        <w:tc>
          <w:tcPr>
            <w:tcW w:w="623" w:type="pct"/>
          </w:tcPr>
          <w:p w14:paraId="5AE94795"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426C0050" w14:textId="77777777" w:rsidR="005C6E30" w:rsidRPr="00551FA5" w:rsidRDefault="005C6E30" w:rsidP="00551FA5">
            <w:pPr>
              <w:pStyle w:val="NoSpacing"/>
              <w:spacing w:line="240" w:lineRule="exact"/>
              <w:rPr>
                <w:rFonts w:ascii="CordiaUPC" w:hAnsi="CordiaUPC" w:cs="CordiaUPC"/>
                <w:sz w:val="26"/>
                <w:szCs w:val="26"/>
                <w:cs/>
              </w:rPr>
            </w:pPr>
          </w:p>
        </w:tc>
        <w:tc>
          <w:tcPr>
            <w:tcW w:w="709" w:type="pct"/>
          </w:tcPr>
          <w:p w14:paraId="4454C717"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0366A8E2"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14698C51"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3038CB54" w14:textId="77777777" w:rsidR="005C6E30" w:rsidRPr="00551FA5" w:rsidRDefault="005C6E30" w:rsidP="00551FA5">
            <w:pPr>
              <w:pStyle w:val="NoSpacing"/>
              <w:spacing w:line="240" w:lineRule="exact"/>
              <w:rPr>
                <w:rFonts w:ascii="CordiaUPC" w:hAnsi="CordiaUPC" w:cs="CordiaUPC"/>
                <w:sz w:val="26"/>
                <w:szCs w:val="26"/>
                <w:cs/>
              </w:rPr>
            </w:pPr>
          </w:p>
        </w:tc>
        <w:tc>
          <w:tcPr>
            <w:tcW w:w="743" w:type="pct"/>
          </w:tcPr>
          <w:p w14:paraId="0DDD2F6F"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79716799"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177C2C1B"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7A4DC4B6" w14:textId="77777777" w:rsidTr="00A2322A">
        <w:tc>
          <w:tcPr>
            <w:tcW w:w="994" w:type="pct"/>
            <w:hideMark/>
          </w:tcPr>
          <w:p w14:paraId="4C31E5E1" w14:textId="77777777" w:rsidR="005C6E30" w:rsidRPr="00551FA5" w:rsidRDefault="005C6E30" w:rsidP="00551FA5">
            <w:pPr>
              <w:pStyle w:val="NoSpacing"/>
              <w:spacing w:line="240" w:lineRule="exact"/>
              <w:rPr>
                <w:rFonts w:ascii="CordiaUPC" w:hAnsi="CordiaUPC" w:cs="CordiaUPC"/>
                <w:b/>
                <w:bCs/>
                <w:i/>
                <w:iCs/>
                <w:sz w:val="26"/>
                <w:szCs w:val="26"/>
              </w:rPr>
            </w:pPr>
            <w:r w:rsidRPr="00551FA5">
              <w:rPr>
                <w:rFonts w:ascii="CordiaUPC" w:hAnsi="CordiaUPC" w:cs="CordiaUPC" w:hint="cs"/>
                <w:b/>
                <w:bCs/>
                <w:i/>
                <w:iCs/>
                <w:sz w:val="26"/>
                <w:szCs w:val="26"/>
              </w:rPr>
              <w:t>Financial assets</w:t>
            </w:r>
            <w:r w:rsidRPr="00551FA5">
              <w:rPr>
                <w:rFonts w:ascii="CordiaUPC" w:hAnsi="CordiaUPC" w:cs="CordiaUPC" w:hint="cs"/>
                <w:b/>
                <w:bCs/>
                <w:i/>
                <w:iCs/>
                <w:sz w:val="26"/>
                <w:szCs w:val="26"/>
                <w:cs/>
              </w:rPr>
              <w:t xml:space="preserve"> </w:t>
            </w:r>
          </w:p>
        </w:tc>
        <w:tc>
          <w:tcPr>
            <w:tcW w:w="623" w:type="pct"/>
          </w:tcPr>
          <w:p w14:paraId="314CD78F"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6BF65539" w14:textId="77777777" w:rsidR="005C6E30" w:rsidRPr="00551FA5" w:rsidRDefault="005C6E30" w:rsidP="00551FA5">
            <w:pPr>
              <w:pStyle w:val="NoSpacing"/>
              <w:spacing w:line="240" w:lineRule="exact"/>
              <w:rPr>
                <w:rFonts w:ascii="CordiaUPC" w:hAnsi="CordiaUPC" w:cs="CordiaUPC"/>
                <w:sz w:val="26"/>
                <w:szCs w:val="26"/>
                <w:cs/>
              </w:rPr>
            </w:pPr>
          </w:p>
        </w:tc>
        <w:tc>
          <w:tcPr>
            <w:tcW w:w="709" w:type="pct"/>
          </w:tcPr>
          <w:p w14:paraId="64306876"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30246157"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7EB724B6" w14:textId="77777777" w:rsidR="005C6E30" w:rsidRPr="00551FA5" w:rsidRDefault="005C6E30" w:rsidP="00551FA5">
            <w:pPr>
              <w:pStyle w:val="NoSpacing"/>
              <w:spacing w:line="240" w:lineRule="exact"/>
              <w:rPr>
                <w:rFonts w:ascii="CordiaUPC" w:hAnsi="CordiaUPC" w:cs="CordiaUPC"/>
                <w:sz w:val="26"/>
                <w:szCs w:val="26"/>
                <w:cs/>
              </w:rPr>
            </w:pPr>
          </w:p>
        </w:tc>
        <w:tc>
          <w:tcPr>
            <w:tcW w:w="123" w:type="pct"/>
          </w:tcPr>
          <w:p w14:paraId="53085FB7" w14:textId="77777777" w:rsidR="005C6E30" w:rsidRPr="00551FA5" w:rsidRDefault="005C6E30" w:rsidP="00551FA5">
            <w:pPr>
              <w:pStyle w:val="NoSpacing"/>
              <w:spacing w:line="240" w:lineRule="exact"/>
              <w:rPr>
                <w:rFonts w:ascii="CordiaUPC" w:hAnsi="CordiaUPC" w:cs="CordiaUPC"/>
                <w:sz w:val="26"/>
                <w:szCs w:val="26"/>
                <w:cs/>
              </w:rPr>
            </w:pPr>
          </w:p>
        </w:tc>
        <w:tc>
          <w:tcPr>
            <w:tcW w:w="743" w:type="pct"/>
          </w:tcPr>
          <w:p w14:paraId="034CC43A" w14:textId="77777777" w:rsidR="005C6E30" w:rsidRPr="00551FA5" w:rsidRDefault="005C6E30" w:rsidP="00551FA5">
            <w:pPr>
              <w:pStyle w:val="NoSpacing"/>
              <w:spacing w:line="240" w:lineRule="exact"/>
              <w:rPr>
                <w:rFonts w:ascii="CordiaUPC" w:hAnsi="CordiaUPC" w:cs="CordiaUPC"/>
                <w:sz w:val="26"/>
                <w:szCs w:val="26"/>
              </w:rPr>
            </w:pPr>
          </w:p>
        </w:tc>
        <w:tc>
          <w:tcPr>
            <w:tcW w:w="123" w:type="pct"/>
          </w:tcPr>
          <w:p w14:paraId="3310A942"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7AFDEBD8" w14:textId="77777777" w:rsidR="005C6E30" w:rsidRPr="00551FA5" w:rsidRDefault="005C6E30" w:rsidP="00551FA5">
            <w:pPr>
              <w:pStyle w:val="NoSpacing"/>
              <w:spacing w:line="240" w:lineRule="exact"/>
              <w:rPr>
                <w:rFonts w:ascii="CordiaUPC" w:hAnsi="CordiaUPC" w:cs="CordiaUPC"/>
                <w:sz w:val="26"/>
                <w:szCs w:val="26"/>
              </w:rPr>
            </w:pPr>
          </w:p>
        </w:tc>
      </w:tr>
      <w:tr w:rsidR="005C6E30" w:rsidRPr="00551FA5" w14:paraId="593E4FDE" w14:textId="77777777" w:rsidTr="00A2322A">
        <w:tc>
          <w:tcPr>
            <w:tcW w:w="994" w:type="pct"/>
            <w:hideMark/>
          </w:tcPr>
          <w:p w14:paraId="14807514" w14:textId="77777777" w:rsidR="005C6E30" w:rsidRPr="00551FA5" w:rsidRDefault="005C6E30" w:rsidP="00551FA5">
            <w:pPr>
              <w:pStyle w:val="NoSpacing"/>
              <w:spacing w:line="240" w:lineRule="exact"/>
              <w:rPr>
                <w:rFonts w:ascii="CordiaUPC" w:hAnsi="CordiaUPC" w:cs="CordiaUPC"/>
                <w:sz w:val="26"/>
                <w:szCs w:val="26"/>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 xml:space="preserve">sale-and-    </w:t>
            </w:r>
          </w:p>
        </w:tc>
        <w:tc>
          <w:tcPr>
            <w:tcW w:w="623" w:type="pct"/>
          </w:tcPr>
          <w:p w14:paraId="1F183697"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3" w:type="pct"/>
          </w:tcPr>
          <w:p w14:paraId="7EF30CC7"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09" w:type="pct"/>
          </w:tcPr>
          <w:p w14:paraId="4D3E2AE6"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3" w:type="pct"/>
          </w:tcPr>
          <w:p w14:paraId="65009617" w14:textId="77777777" w:rsidR="005C6E30" w:rsidRPr="00551FA5" w:rsidRDefault="005C6E30" w:rsidP="00551FA5">
            <w:pPr>
              <w:pStyle w:val="NoSpacing"/>
              <w:spacing w:line="240" w:lineRule="exact"/>
              <w:rPr>
                <w:rFonts w:ascii="CordiaUPC" w:hAnsi="CordiaUPC" w:cs="CordiaUPC"/>
                <w:sz w:val="26"/>
                <w:szCs w:val="26"/>
                <w:cs/>
              </w:rPr>
            </w:pPr>
          </w:p>
        </w:tc>
        <w:tc>
          <w:tcPr>
            <w:tcW w:w="710" w:type="pct"/>
          </w:tcPr>
          <w:p w14:paraId="628AD6B5"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123" w:type="pct"/>
          </w:tcPr>
          <w:p w14:paraId="035BBC3E" w14:textId="77777777" w:rsidR="005C6E30" w:rsidRPr="00551FA5" w:rsidRDefault="005C6E30" w:rsidP="00551FA5">
            <w:pPr>
              <w:pStyle w:val="NoSpacing"/>
              <w:spacing w:line="240" w:lineRule="exact"/>
              <w:jc w:val="right"/>
              <w:rPr>
                <w:rFonts w:ascii="CordiaUPC" w:hAnsi="CordiaUPC" w:cs="CordiaUPC"/>
                <w:sz w:val="26"/>
                <w:szCs w:val="26"/>
                <w:cs/>
              </w:rPr>
            </w:pPr>
          </w:p>
        </w:tc>
        <w:tc>
          <w:tcPr>
            <w:tcW w:w="743" w:type="pct"/>
          </w:tcPr>
          <w:p w14:paraId="71514BDF" w14:textId="77777777" w:rsidR="005C6E30" w:rsidRPr="00551FA5" w:rsidRDefault="005C6E30" w:rsidP="00551FA5">
            <w:pPr>
              <w:pStyle w:val="NoSpacing"/>
              <w:spacing w:line="240" w:lineRule="exact"/>
              <w:jc w:val="right"/>
              <w:rPr>
                <w:rFonts w:ascii="CordiaUPC" w:hAnsi="CordiaUPC" w:cs="CordiaUPC"/>
                <w:sz w:val="26"/>
                <w:szCs w:val="26"/>
              </w:rPr>
            </w:pPr>
          </w:p>
        </w:tc>
        <w:tc>
          <w:tcPr>
            <w:tcW w:w="123" w:type="pct"/>
          </w:tcPr>
          <w:p w14:paraId="56D89070" w14:textId="77777777" w:rsidR="005C6E30" w:rsidRPr="00551FA5" w:rsidRDefault="005C6E30" w:rsidP="00551FA5">
            <w:pPr>
              <w:pStyle w:val="NoSpacing"/>
              <w:spacing w:line="240" w:lineRule="exact"/>
              <w:rPr>
                <w:rFonts w:ascii="CordiaUPC" w:hAnsi="CordiaUPC" w:cs="CordiaUPC"/>
                <w:sz w:val="26"/>
                <w:szCs w:val="26"/>
              </w:rPr>
            </w:pPr>
          </w:p>
        </w:tc>
        <w:tc>
          <w:tcPr>
            <w:tcW w:w="729" w:type="pct"/>
          </w:tcPr>
          <w:p w14:paraId="2C732AD1" w14:textId="77777777" w:rsidR="005C6E30" w:rsidRPr="00551FA5" w:rsidRDefault="005C6E30" w:rsidP="00551FA5">
            <w:pPr>
              <w:pStyle w:val="NoSpacing"/>
              <w:spacing w:line="240" w:lineRule="exact"/>
              <w:jc w:val="right"/>
              <w:rPr>
                <w:rFonts w:ascii="CordiaUPC" w:hAnsi="CordiaUPC" w:cs="CordiaUPC"/>
                <w:sz w:val="26"/>
                <w:szCs w:val="26"/>
              </w:rPr>
            </w:pPr>
          </w:p>
        </w:tc>
      </w:tr>
      <w:tr w:rsidR="009A36FE" w:rsidRPr="00551FA5" w14:paraId="15CA58C2" w14:textId="77777777" w:rsidTr="00A2322A">
        <w:tc>
          <w:tcPr>
            <w:tcW w:w="994" w:type="pct"/>
          </w:tcPr>
          <w:p w14:paraId="468ADD7A" w14:textId="77777777" w:rsidR="009A36FE" w:rsidRPr="00551FA5" w:rsidRDefault="009A36FE" w:rsidP="009A36FE">
            <w:pPr>
              <w:pStyle w:val="NoSpacing"/>
              <w:spacing w:line="240" w:lineRule="exact"/>
              <w:rPr>
                <w:rFonts w:ascii="CordiaUPC" w:hAnsi="CordiaUPC" w:cs="CordiaUPC"/>
                <w:sz w:val="26"/>
                <w:szCs w:val="26"/>
              </w:rPr>
            </w:pPr>
            <w:r w:rsidRPr="00551FA5">
              <w:rPr>
                <w:rFonts w:ascii="CordiaUPC" w:hAnsi="CordiaUPC" w:cs="CordiaUPC" w:hint="cs"/>
                <w:sz w:val="26"/>
                <w:szCs w:val="26"/>
              </w:rPr>
              <w:t xml:space="preserve">   repurchase</w:t>
            </w:r>
          </w:p>
        </w:tc>
        <w:tc>
          <w:tcPr>
            <w:tcW w:w="623" w:type="pct"/>
          </w:tcPr>
          <w:p w14:paraId="585F6564" w14:textId="2211977D"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r>
              <w:rPr>
                <w:rFonts w:ascii="CordiaUPC" w:hAnsi="CordiaUPC" w:cs="CordiaUPC"/>
                <w:sz w:val="26"/>
                <w:szCs w:val="26"/>
              </w:rPr>
              <w:t>46,425</w:t>
            </w:r>
          </w:p>
        </w:tc>
        <w:tc>
          <w:tcPr>
            <w:tcW w:w="123" w:type="pct"/>
          </w:tcPr>
          <w:p w14:paraId="5EC17F86"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tcPr>
          <w:p w14:paraId="40461B7C" w14:textId="7FD12DB3"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w:t>
            </w:r>
          </w:p>
        </w:tc>
        <w:tc>
          <w:tcPr>
            <w:tcW w:w="123" w:type="pct"/>
          </w:tcPr>
          <w:p w14:paraId="5C993BC9"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tcPr>
          <w:p w14:paraId="7D9782C1" w14:textId="0AF29DCF"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46,425</w:t>
            </w:r>
          </w:p>
        </w:tc>
        <w:tc>
          <w:tcPr>
            <w:tcW w:w="123" w:type="pct"/>
          </w:tcPr>
          <w:p w14:paraId="3880262B"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tcPr>
          <w:p w14:paraId="2745036F" w14:textId="7FA66AF2"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6"/>
                <w:szCs w:val="26"/>
              </w:rPr>
              <w:t>(46,425)</w:t>
            </w:r>
          </w:p>
        </w:tc>
        <w:tc>
          <w:tcPr>
            <w:tcW w:w="123" w:type="pct"/>
          </w:tcPr>
          <w:p w14:paraId="1DA17B90"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tcPr>
          <w:p w14:paraId="5A053B8C" w14:textId="65F9D5F2"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r>
              <w:rPr>
                <w:rFonts w:ascii="CordiaUPC" w:hAnsi="CordiaUPC" w:cs="CordiaUPC"/>
                <w:sz w:val="26"/>
                <w:szCs w:val="26"/>
              </w:rPr>
              <w:t>-</w:t>
            </w:r>
          </w:p>
        </w:tc>
      </w:tr>
      <w:tr w:rsidR="009A36FE" w:rsidRPr="00551FA5" w14:paraId="3F56BAA3" w14:textId="77777777" w:rsidTr="00A2322A">
        <w:tc>
          <w:tcPr>
            <w:tcW w:w="994" w:type="pct"/>
            <w:hideMark/>
          </w:tcPr>
          <w:p w14:paraId="0EBBB75D" w14:textId="77777777" w:rsidR="009A36FE" w:rsidRPr="00551FA5" w:rsidRDefault="009A36FE" w:rsidP="009A36FE">
            <w:pPr>
              <w:pStyle w:val="NoSpacing"/>
              <w:spacing w:line="240" w:lineRule="exact"/>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623" w:type="pct"/>
            <w:vAlign w:val="bottom"/>
          </w:tcPr>
          <w:p w14:paraId="527616B1" w14:textId="23BC09D0"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6"/>
                <w:szCs w:val="26"/>
              </w:rPr>
              <w:t>6,213</w:t>
            </w:r>
          </w:p>
        </w:tc>
        <w:tc>
          <w:tcPr>
            <w:tcW w:w="123" w:type="pct"/>
            <w:vAlign w:val="bottom"/>
          </w:tcPr>
          <w:p w14:paraId="17516F14"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2A1EFF86" w14:textId="16D334A0"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w:t>
            </w:r>
          </w:p>
        </w:tc>
        <w:tc>
          <w:tcPr>
            <w:tcW w:w="123" w:type="pct"/>
          </w:tcPr>
          <w:p w14:paraId="023D866F"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0D5B0022" w14:textId="189CD6F5"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6,213</w:t>
            </w:r>
          </w:p>
        </w:tc>
        <w:tc>
          <w:tcPr>
            <w:tcW w:w="123" w:type="pct"/>
            <w:vAlign w:val="bottom"/>
          </w:tcPr>
          <w:p w14:paraId="7720C77B"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3F91B431" w14:textId="03B686E3"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6"/>
                <w:szCs w:val="26"/>
              </w:rPr>
              <w:t>(1,434)</w:t>
            </w:r>
          </w:p>
        </w:tc>
        <w:tc>
          <w:tcPr>
            <w:tcW w:w="123" w:type="pct"/>
          </w:tcPr>
          <w:p w14:paraId="53BA950A"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2983C62F" w14:textId="5493657A"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r>
              <w:rPr>
                <w:rFonts w:ascii="CordiaUPC" w:hAnsi="CordiaUPC" w:cs="CordiaUPC"/>
                <w:sz w:val="26"/>
                <w:szCs w:val="26"/>
              </w:rPr>
              <w:t>4,</w:t>
            </w:r>
            <w:r w:rsidR="002D1D48">
              <w:rPr>
                <w:rFonts w:ascii="CordiaUPC" w:hAnsi="CordiaUPC" w:cs="CordiaUPC"/>
                <w:sz w:val="26"/>
                <w:szCs w:val="26"/>
              </w:rPr>
              <w:t>77</w:t>
            </w:r>
            <w:r>
              <w:rPr>
                <w:rFonts w:ascii="CordiaUPC" w:hAnsi="CordiaUPC" w:cs="CordiaUPC"/>
                <w:sz w:val="26"/>
                <w:szCs w:val="26"/>
              </w:rPr>
              <w:t>9</w:t>
            </w:r>
          </w:p>
        </w:tc>
      </w:tr>
      <w:tr w:rsidR="009A36FE" w:rsidRPr="00551FA5" w14:paraId="50EEE371" w14:textId="77777777" w:rsidTr="00A2322A">
        <w:tc>
          <w:tcPr>
            <w:tcW w:w="994" w:type="pct"/>
            <w:hideMark/>
          </w:tcPr>
          <w:p w14:paraId="7D42D694" w14:textId="77777777" w:rsidR="009A36FE" w:rsidRPr="00551FA5" w:rsidRDefault="009A36FE" w:rsidP="009A36FE">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623" w:type="pct"/>
            <w:tcBorders>
              <w:top w:val="single" w:sz="4" w:space="0" w:color="auto"/>
              <w:left w:val="nil"/>
              <w:bottom w:val="double" w:sz="4" w:space="0" w:color="auto"/>
              <w:right w:val="nil"/>
            </w:tcBorders>
          </w:tcPr>
          <w:p w14:paraId="082EE407" w14:textId="01EAAB58"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r>
              <w:rPr>
                <w:rFonts w:ascii="CordiaUPC" w:hAnsi="CordiaUPC" w:cs="CordiaUPC"/>
                <w:b/>
                <w:bCs/>
                <w:sz w:val="26"/>
                <w:szCs w:val="26"/>
              </w:rPr>
              <w:t>52,638</w:t>
            </w:r>
          </w:p>
        </w:tc>
        <w:tc>
          <w:tcPr>
            <w:tcW w:w="123" w:type="pct"/>
          </w:tcPr>
          <w:p w14:paraId="09EEA88D"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Borders>
              <w:top w:val="single" w:sz="4" w:space="0" w:color="auto"/>
              <w:left w:val="nil"/>
              <w:bottom w:val="double" w:sz="4" w:space="0" w:color="auto"/>
              <w:right w:val="nil"/>
            </w:tcBorders>
          </w:tcPr>
          <w:p w14:paraId="23C4F20E" w14:textId="3F9696B2"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6"/>
                <w:szCs w:val="26"/>
              </w:rPr>
              <w:t>-</w:t>
            </w:r>
          </w:p>
        </w:tc>
        <w:tc>
          <w:tcPr>
            <w:tcW w:w="123" w:type="pct"/>
          </w:tcPr>
          <w:p w14:paraId="5586CBD7"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Borders>
              <w:top w:val="single" w:sz="4" w:space="0" w:color="auto"/>
              <w:left w:val="nil"/>
              <w:bottom w:val="double" w:sz="4" w:space="0" w:color="auto"/>
              <w:right w:val="nil"/>
            </w:tcBorders>
          </w:tcPr>
          <w:p w14:paraId="2F46DF42" w14:textId="53EF36CA"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6"/>
                <w:szCs w:val="26"/>
              </w:rPr>
              <w:t>52,638</w:t>
            </w:r>
          </w:p>
        </w:tc>
        <w:tc>
          <w:tcPr>
            <w:tcW w:w="123" w:type="pct"/>
          </w:tcPr>
          <w:p w14:paraId="4CEFACE2"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Borders>
              <w:top w:val="single" w:sz="4" w:space="0" w:color="auto"/>
              <w:left w:val="nil"/>
              <w:bottom w:val="double" w:sz="4" w:space="0" w:color="auto"/>
              <w:right w:val="nil"/>
            </w:tcBorders>
          </w:tcPr>
          <w:p w14:paraId="21C84600" w14:textId="407BBC0C"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r>
              <w:rPr>
                <w:rFonts w:ascii="CordiaUPC" w:hAnsi="CordiaUPC" w:cs="CordiaUPC"/>
                <w:b/>
                <w:bCs/>
                <w:sz w:val="26"/>
                <w:szCs w:val="26"/>
              </w:rPr>
              <w:t>(47,859)</w:t>
            </w:r>
          </w:p>
        </w:tc>
        <w:tc>
          <w:tcPr>
            <w:tcW w:w="123" w:type="pct"/>
          </w:tcPr>
          <w:p w14:paraId="1B32370F"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Borders>
              <w:top w:val="single" w:sz="4" w:space="0" w:color="auto"/>
              <w:left w:val="nil"/>
              <w:bottom w:val="double" w:sz="4" w:space="0" w:color="auto"/>
              <w:right w:val="nil"/>
            </w:tcBorders>
          </w:tcPr>
          <w:p w14:paraId="0DB76D75" w14:textId="444769D2"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b/>
                <w:bCs/>
                <w:sz w:val="26"/>
                <w:szCs w:val="26"/>
              </w:rPr>
            </w:pPr>
            <w:r>
              <w:rPr>
                <w:rFonts w:ascii="CordiaUPC" w:hAnsi="CordiaUPC" w:cs="CordiaUPC"/>
                <w:b/>
                <w:bCs/>
                <w:sz w:val="26"/>
                <w:szCs w:val="26"/>
              </w:rPr>
              <w:t>4,</w:t>
            </w:r>
            <w:r w:rsidR="002D1D48">
              <w:rPr>
                <w:rFonts w:ascii="CordiaUPC" w:hAnsi="CordiaUPC" w:cs="CordiaUPC"/>
                <w:b/>
                <w:bCs/>
                <w:sz w:val="26"/>
                <w:szCs w:val="26"/>
              </w:rPr>
              <w:t>77</w:t>
            </w:r>
            <w:r>
              <w:rPr>
                <w:rFonts w:ascii="CordiaUPC" w:hAnsi="CordiaUPC" w:cs="CordiaUPC"/>
                <w:b/>
                <w:bCs/>
                <w:sz w:val="26"/>
                <w:szCs w:val="26"/>
              </w:rPr>
              <w:t>9</w:t>
            </w:r>
          </w:p>
        </w:tc>
      </w:tr>
      <w:tr w:rsidR="009A36FE" w:rsidRPr="00551FA5" w14:paraId="65780801" w14:textId="77777777" w:rsidTr="00A2322A">
        <w:tc>
          <w:tcPr>
            <w:tcW w:w="994" w:type="pct"/>
            <w:hideMark/>
          </w:tcPr>
          <w:p w14:paraId="779839E4" w14:textId="77777777" w:rsidR="009A36FE" w:rsidRPr="00551FA5" w:rsidRDefault="009A36FE" w:rsidP="009A36FE">
            <w:pPr>
              <w:spacing w:line="240" w:lineRule="exact"/>
              <w:rPr>
                <w:rFonts w:ascii="CordiaUPC" w:hAnsi="CordiaUPC" w:cs="CordiaUPC"/>
                <w:sz w:val="26"/>
                <w:szCs w:val="26"/>
              </w:rPr>
            </w:pPr>
          </w:p>
        </w:tc>
        <w:tc>
          <w:tcPr>
            <w:tcW w:w="623" w:type="pct"/>
          </w:tcPr>
          <w:p w14:paraId="25F1E9D9"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p>
        </w:tc>
        <w:tc>
          <w:tcPr>
            <w:tcW w:w="123" w:type="pct"/>
          </w:tcPr>
          <w:p w14:paraId="4CA4F3C9"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tcPr>
          <w:p w14:paraId="6F294A92"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3" w:type="pct"/>
          </w:tcPr>
          <w:p w14:paraId="1E1EBA1A"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tcPr>
          <w:p w14:paraId="1BD6430D"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3" w:type="pct"/>
          </w:tcPr>
          <w:p w14:paraId="05D707C4"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tcPr>
          <w:p w14:paraId="2551ACF7"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p>
        </w:tc>
        <w:tc>
          <w:tcPr>
            <w:tcW w:w="123" w:type="pct"/>
          </w:tcPr>
          <w:p w14:paraId="49655380"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tcPr>
          <w:p w14:paraId="1352AB08"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p>
        </w:tc>
      </w:tr>
      <w:tr w:rsidR="009A36FE" w:rsidRPr="00551FA5" w14:paraId="05C60DDC" w14:textId="77777777" w:rsidTr="00A2322A">
        <w:tc>
          <w:tcPr>
            <w:tcW w:w="994" w:type="pct"/>
            <w:hideMark/>
          </w:tcPr>
          <w:p w14:paraId="48D7EDBF" w14:textId="77777777" w:rsidR="009A36FE" w:rsidRPr="00551FA5" w:rsidRDefault="009A36FE" w:rsidP="009A36FE">
            <w:pPr>
              <w:pStyle w:val="NoSpacing"/>
              <w:spacing w:line="240" w:lineRule="exact"/>
              <w:rPr>
                <w:rFonts w:ascii="CordiaUPC" w:hAnsi="CordiaUPC" w:cs="CordiaUPC"/>
                <w:b/>
                <w:bCs/>
                <w:sz w:val="26"/>
                <w:szCs w:val="26"/>
              </w:rPr>
            </w:pPr>
            <w:r w:rsidRPr="00551FA5">
              <w:rPr>
                <w:rFonts w:ascii="CordiaUPC" w:hAnsi="CordiaUPC" w:cs="CordiaUPC" w:hint="cs"/>
                <w:b/>
                <w:bCs/>
                <w:i/>
                <w:iCs/>
                <w:sz w:val="26"/>
                <w:szCs w:val="26"/>
              </w:rPr>
              <w:t>Financial liabilities</w:t>
            </w:r>
          </w:p>
        </w:tc>
        <w:tc>
          <w:tcPr>
            <w:tcW w:w="623" w:type="pct"/>
          </w:tcPr>
          <w:p w14:paraId="1EC89AFF"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123" w:type="pct"/>
          </w:tcPr>
          <w:p w14:paraId="10EEDD9D"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Pr>
          <w:p w14:paraId="36B8939F"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123" w:type="pct"/>
          </w:tcPr>
          <w:p w14:paraId="62040E74"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Pr>
          <w:p w14:paraId="50AB7439"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123" w:type="pct"/>
          </w:tcPr>
          <w:p w14:paraId="5C9680C1"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Pr>
          <w:p w14:paraId="14D641FC"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p>
        </w:tc>
        <w:tc>
          <w:tcPr>
            <w:tcW w:w="123" w:type="pct"/>
          </w:tcPr>
          <w:p w14:paraId="7AAE1A2A"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Pr>
          <w:p w14:paraId="129C0059" w14:textId="77777777" w:rsidR="009A36FE" w:rsidRPr="00551FA5" w:rsidRDefault="009A36FE" w:rsidP="009A36F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b/>
                <w:bCs/>
                <w:sz w:val="26"/>
                <w:szCs w:val="26"/>
              </w:rPr>
            </w:pPr>
          </w:p>
        </w:tc>
      </w:tr>
      <w:tr w:rsidR="002D1D48" w:rsidRPr="00551FA5" w14:paraId="2CA97115" w14:textId="77777777" w:rsidTr="00296472">
        <w:tc>
          <w:tcPr>
            <w:tcW w:w="994" w:type="pct"/>
            <w:hideMark/>
          </w:tcPr>
          <w:p w14:paraId="1A0E54E4" w14:textId="77777777" w:rsidR="002D1D48" w:rsidRPr="00551FA5" w:rsidRDefault="002D1D48" w:rsidP="002D1D48">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Sale-and-repurchase</w:t>
            </w:r>
          </w:p>
        </w:tc>
        <w:tc>
          <w:tcPr>
            <w:tcW w:w="623" w:type="pct"/>
            <w:vAlign w:val="bottom"/>
          </w:tcPr>
          <w:p w14:paraId="32DB6980" w14:textId="46596ACA"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6"/>
                <w:szCs w:val="26"/>
              </w:rPr>
              <w:t>33,000</w:t>
            </w:r>
          </w:p>
        </w:tc>
        <w:tc>
          <w:tcPr>
            <w:tcW w:w="123" w:type="pct"/>
            <w:vAlign w:val="bottom"/>
          </w:tcPr>
          <w:p w14:paraId="266B0F98"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vAlign w:val="bottom"/>
          </w:tcPr>
          <w:p w14:paraId="7442079E" w14:textId="3377662A"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w:t>
            </w:r>
          </w:p>
        </w:tc>
        <w:tc>
          <w:tcPr>
            <w:tcW w:w="123" w:type="pct"/>
          </w:tcPr>
          <w:p w14:paraId="242B2A97"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vAlign w:val="bottom"/>
          </w:tcPr>
          <w:p w14:paraId="270DB5CE" w14:textId="42E60278"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33,000</w:t>
            </w:r>
          </w:p>
        </w:tc>
        <w:tc>
          <w:tcPr>
            <w:tcW w:w="123" w:type="pct"/>
            <w:vAlign w:val="bottom"/>
          </w:tcPr>
          <w:p w14:paraId="5404563C"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vAlign w:val="bottom"/>
          </w:tcPr>
          <w:p w14:paraId="456D10B1" w14:textId="30D4CEFC"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6"/>
                <w:szCs w:val="26"/>
              </w:rPr>
              <w:t>(33,000)</w:t>
            </w:r>
          </w:p>
        </w:tc>
        <w:tc>
          <w:tcPr>
            <w:tcW w:w="123" w:type="pct"/>
          </w:tcPr>
          <w:p w14:paraId="0426286D"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tcPr>
          <w:p w14:paraId="4A80076B" w14:textId="4F18187F"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r>
              <w:rPr>
                <w:rFonts w:ascii="CordiaUPC" w:hAnsi="CordiaUPC" w:cs="CordiaUPC"/>
                <w:sz w:val="26"/>
                <w:szCs w:val="26"/>
              </w:rPr>
              <w:t>-</w:t>
            </w:r>
          </w:p>
        </w:tc>
      </w:tr>
      <w:tr w:rsidR="002D1D48" w:rsidRPr="00551FA5" w14:paraId="37656BEE" w14:textId="77777777" w:rsidTr="00296472">
        <w:tc>
          <w:tcPr>
            <w:tcW w:w="994" w:type="pct"/>
            <w:hideMark/>
          </w:tcPr>
          <w:p w14:paraId="7B640AF7" w14:textId="77777777" w:rsidR="002D1D48" w:rsidRPr="00551FA5" w:rsidRDefault="002D1D48" w:rsidP="002D1D48">
            <w:pPr>
              <w:pStyle w:val="NoSpacing"/>
              <w:spacing w:line="240" w:lineRule="exact"/>
              <w:rPr>
                <w:rFonts w:ascii="CordiaUPC" w:hAnsi="CordiaUPC" w:cs="CordiaUPC"/>
                <w:b/>
                <w:bCs/>
                <w:i/>
                <w:iCs/>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623" w:type="pct"/>
          </w:tcPr>
          <w:p w14:paraId="4805ABDA" w14:textId="2627B013"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r>
              <w:rPr>
                <w:rFonts w:ascii="CordiaUPC" w:hAnsi="CordiaUPC" w:cs="CordiaUPC"/>
                <w:sz w:val="26"/>
                <w:szCs w:val="26"/>
              </w:rPr>
              <w:t>6,696</w:t>
            </w:r>
          </w:p>
        </w:tc>
        <w:tc>
          <w:tcPr>
            <w:tcW w:w="123" w:type="pct"/>
          </w:tcPr>
          <w:p w14:paraId="1C9EA96F"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709" w:type="pct"/>
          </w:tcPr>
          <w:p w14:paraId="0DD6B5A2" w14:textId="0697326D"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w:t>
            </w:r>
          </w:p>
        </w:tc>
        <w:tc>
          <w:tcPr>
            <w:tcW w:w="123" w:type="pct"/>
          </w:tcPr>
          <w:p w14:paraId="0102C512"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10" w:type="pct"/>
          </w:tcPr>
          <w:p w14:paraId="624F0660" w14:textId="0CF9A0F8"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r>
              <w:rPr>
                <w:rFonts w:ascii="CordiaUPC" w:hAnsi="CordiaUPC" w:cs="CordiaUPC"/>
                <w:sz w:val="26"/>
                <w:szCs w:val="26"/>
              </w:rPr>
              <w:t>6,696</w:t>
            </w:r>
          </w:p>
        </w:tc>
        <w:tc>
          <w:tcPr>
            <w:tcW w:w="123" w:type="pct"/>
          </w:tcPr>
          <w:p w14:paraId="0CB46B9E"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3" w:type="pct"/>
          </w:tcPr>
          <w:p w14:paraId="00914A12" w14:textId="68384F7E"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r>
              <w:rPr>
                <w:rFonts w:ascii="CordiaUPC" w:hAnsi="CordiaUPC" w:cs="CordiaUPC"/>
                <w:sz w:val="26"/>
                <w:szCs w:val="26"/>
              </w:rPr>
              <w:t>(2,477)</w:t>
            </w:r>
          </w:p>
        </w:tc>
        <w:tc>
          <w:tcPr>
            <w:tcW w:w="123" w:type="pct"/>
          </w:tcPr>
          <w:p w14:paraId="60D33475"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rPr>
            </w:pPr>
          </w:p>
        </w:tc>
        <w:tc>
          <w:tcPr>
            <w:tcW w:w="729" w:type="pct"/>
            <w:vAlign w:val="bottom"/>
          </w:tcPr>
          <w:p w14:paraId="7AC6CAF7" w14:textId="6A709C5F"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sz w:val="26"/>
                <w:szCs w:val="26"/>
              </w:rPr>
            </w:pPr>
            <w:r>
              <w:rPr>
                <w:rFonts w:ascii="CordiaUPC" w:hAnsi="CordiaUPC" w:cs="CordiaUPC"/>
                <w:sz w:val="26"/>
                <w:szCs w:val="26"/>
              </w:rPr>
              <w:t>4,219</w:t>
            </w:r>
          </w:p>
        </w:tc>
      </w:tr>
      <w:tr w:rsidR="002D1D48" w:rsidRPr="00551FA5" w14:paraId="0206AD2F" w14:textId="77777777" w:rsidTr="00296472">
        <w:tc>
          <w:tcPr>
            <w:tcW w:w="994" w:type="pct"/>
            <w:hideMark/>
          </w:tcPr>
          <w:p w14:paraId="48EA493A" w14:textId="77777777" w:rsidR="002D1D48" w:rsidRPr="00551FA5" w:rsidRDefault="002D1D48" w:rsidP="002D1D48">
            <w:pPr>
              <w:pStyle w:val="NoSpacing"/>
              <w:spacing w:line="240" w:lineRule="exact"/>
              <w:rPr>
                <w:rFonts w:ascii="CordiaUPC" w:hAnsi="CordiaUPC" w:cs="CordiaUPC"/>
                <w:sz w:val="26"/>
                <w:szCs w:val="26"/>
              </w:rPr>
            </w:pPr>
            <w:r w:rsidRPr="00551FA5">
              <w:rPr>
                <w:rFonts w:ascii="CordiaUPC" w:hAnsi="CordiaUPC" w:cs="CordiaUPC" w:hint="cs"/>
                <w:b/>
                <w:bCs/>
                <w:sz w:val="26"/>
                <w:szCs w:val="26"/>
              </w:rPr>
              <w:t>Total</w:t>
            </w:r>
          </w:p>
        </w:tc>
        <w:tc>
          <w:tcPr>
            <w:tcW w:w="623" w:type="pct"/>
            <w:tcBorders>
              <w:top w:val="single" w:sz="4" w:space="0" w:color="auto"/>
              <w:left w:val="nil"/>
              <w:bottom w:val="double" w:sz="4" w:space="0" w:color="auto"/>
              <w:right w:val="nil"/>
            </w:tcBorders>
            <w:vAlign w:val="bottom"/>
          </w:tcPr>
          <w:p w14:paraId="5F07FFA6" w14:textId="53710FC9"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rPr>
            </w:pPr>
            <w:r>
              <w:rPr>
                <w:rFonts w:ascii="CordiaUPC" w:hAnsi="CordiaUPC" w:cs="CordiaUPC"/>
                <w:b/>
                <w:bCs/>
                <w:sz w:val="26"/>
                <w:szCs w:val="26"/>
              </w:rPr>
              <w:t>39,696</w:t>
            </w:r>
          </w:p>
        </w:tc>
        <w:tc>
          <w:tcPr>
            <w:tcW w:w="123" w:type="pct"/>
            <w:vAlign w:val="bottom"/>
          </w:tcPr>
          <w:p w14:paraId="50E76B61"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709" w:type="pct"/>
            <w:tcBorders>
              <w:top w:val="single" w:sz="4" w:space="0" w:color="auto"/>
              <w:left w:val="nil"/>
              <w:bottom w:val="double" w:sz="4" w:space="0" w:color="auto"/>
              <w:right w:val="nil"/>
            </w:tcBorders>
            <w:vAlign w:val="bottom"/>
          </w:tcPr>
          <w:p w14:paraId="590F4D8A" w14:textId="717638EA"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6"/>
                <w:szCs w:val="26"/>
              </w:rPr>
              <w:t>-</w:t>
            </w:r>
          </w:p>
        </w:tc>
        <w:tc>
          <w:tcPr>
            <w:tcW w:w="123" w:type="pct"/>
          </w:tcPr>
          <w:p w14:paraId="3B1E9727"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10" w:type="pct"/>
            <w:tcBorders>
              <w:top w:val="single" w:sz="4" w:space="0" w:color="auto"/>
              <w:left w:val="nil"/>
              <w:bottom w:val="double" w:sz="4" w:space="0" w:color="auto"/>
              <w:right w:val="nil"/>
            </w:tcBorders>
            <w:vAlign w:val="bottom"/>
          </w:tcPr>
          <w:p w14:paraId="1F997BDA" w14:textId="5FA108BB"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r>
              <w:rPr>
                <w:rFonts w:ascii="CordiaUPC" w:hAnsi="CordiaUPC" w:cs="CordiaUPC"/>
                <w:b/>
                <w:bCs/>
                <w:sz w:val="26"/>
                <w:szCs w:val="26"/>
              </w:rPr>
              <w:t>39,696</w:t>
            </w:r>
          </w:p>
        </w:tc>
        <w:tc>
          <w:tcPr>
            <w:tcW w:w="123" w:type="pct"/>
            <w:vAlign w:val="bottom"/>
          </w:tcPr>
          <w:p w14:paraId="5E311503"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3" w:type="pct"/>
            <w:tcBorders>
              <w:top w:val="single" w:sz="4" w:space="0" w:color="auto"/>
              <w:left w:val="nil"/>
              <w:bottom w:val="double" w:sz="4" w:space="0" w:color="auto"/>
              <w:right w:val="nil"/>
            </w:tcBorders>
            <w:vAlign w:val="bottom"/>
          </w:tcPr>
          <w:p w14:paraId="1C00047C" w14:textId="5155DC86"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b/>
                <w:bCs/>
                <w:sz w:val="26"/>
                <w:szCs w:val="26"/>
              </w:rPr>
            </w:pPr>
            <w:r>
              <w:rPr>
                <w:rFonts w:ascii="CordiaUPC" w:hAnsi="CordiaUPC" w:cs="CordiaUPC"/>
                <w:b/>
                <w:bCs/>
                <w:sz w:val="26"/>
                <w:szCs w:val="26"/>
              </w:rPr>
              <w:t>(35,477)</w:t>
            </w:r>
          </w:p>
        </w:tc>
        <w:tc>
          <w:tcPr>
            <w:tcW w:w="123" w:type="pct"/>
          </w:tcPr>
          <w:p w14:paraId="47B8CE35" w14:textId="77777777"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rPr>
            </w:pPr>
          </w:p>
        </w:tc>
        <w:tc>
          <w:tcPr>
            <w:tcW w:w="729" w:type="pct"/>
            <w:tcBorders>
              <w:top w:val="single" w:sz="4" w:space="0" w:color="auto"/>
              <w:left w:val="nil"/>
              <w:bottom w:val="double" w:sz="4" w:space="0" w:color="auto"/>
              <w:right w:val="nil"/>
            </w:tcBorders>
          </w:tcPr>
          <w:p w14:paraId="44DD8A12" w14:textId="7D2BD95A" w:rsidR="002D1D48" w:rsidRPr="00551FA5" w:rsidRDefault="002D1D48" w:rsidP="002D1D4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8"/>
              </w:tabs>
              <w:spacing w:line="240" w:lineRule="exact"/>
              <w:ind w:right="-107"/>
              <w:rPr>
                <w:rFonts w:ascii="CordiaUPC" w:hAnsi="CordiaUPC" w:cs="CordiaUPC"/>
                <w:b/>
                <w:bCs/>
                <w:sz w:val="26"/>
                <w:szCs w:val="26"/>
              </w:rPr>
            </w:pPr>
            <w:r>
              <w:rPr>
                <w:rFonts w:ascii="CordiaUPC" w:hAnsi="CordiaUPC" w:cs="CordiaUPC"/>
                <w:b/>
                <w:bCs/>
                <w:sz w:val="26"/>
                <w:szCs w:val="26"/>
              </w:rPr>
              <w:t>4,219</w:t>
            </w:r>
          </w:p>
        </w:tc>
      </w:tr>
    </w:tbl>
    <w:p w14:paraId="3DA1565C" w14:textId="77777777" w:rsidR="00322480" w:rsidRPr="00551FA5" w:rsidRDefault="00322480" w:rsidP="00551FA5">
      <w:pPr>
        <w:spacing w:line="240" w:lineRule="exact"/>
        <w:rPr>
          <w:rFonts w:ascii="CordiaUPC" w:hAnsi="CordiaUPC" w:cs="CordiaUPC"/>
          <w:b/>
          <w:bCs/>
          <w:sz w:val="26"/>
          <w:szCs w:val="26"/>
        </w:rPr>
      </w:pPr>
    </w:p>
    <w:p w14:paraId="24FCF1CF" w14:textId="58C5E482" w:rsidR="00470996" w:rsidRDefault="00470996">
      <w:pPr>
        <w:spacing w:line="240" w:lineRule="auto"/>
        <w:rPr>
          <w:rFonts w:cs="Times New Roman"/>
          <w:sz w:val="20"/>
          <w:lang w:eastAsia="en-GB"/>
        </w:rPr>
      </w:pPr>
      <w:r>
        <w:rPr>
          <w:rFonts w:cs="Times New Roman"/>
          <w:sz w:val="20"/>
          <w:lang w:eastAsia="en-GB"/>
        </w:rPr>
        <w:br w:type="page"/>
      </w:r>
    </w:p>
    <w:p w14:paraId="7E766EE2" w14:textId="724FB887" w:rsidR="00322480" w:rsidRPr="00551FA5" w:rsidRDefault="00322480" w:rsidP="00551FA5">
      <w:pPr>
        <w:spacing w:line="240" w:lineRule="exact"/>
        <w:ind w:left="540"/>
        <w:jc w:val="both"/>
        <w:rPr>
          <w:rFonts w:ascii="CordiaUPC" w:hAnsi="CordiaUPC" w:cs="CordiaUPC"/>
          <w:sz w:val="26"/>
          <w:szCs w:val="26"/>
          <w:lang w:eastAsia="en-GB"/>
        </w:rPr>
      </w:pPr>
      <w:r w:rsidRPr="00551FA5">
        <w:rPr>
          <w:rFonts w:ascii="CordiaUPC" w:hAnsi="CordiaUPC" w:cs="CordiaUPC" w:hint="cs"/>
          <w:sz w:val="26"/>
          <w:szCs w:val="26"/>
          <w:lang w:eastAsia="en-GB"/>
        </w:rPr>
        <w:t xml:space="preserve">Reconciliation to the net amounts of financial assets and financial liabilities presented in the statement of financial position </w:t>
      </w:r>
      <w:r w:rsidR="00701B5B">
        <w:rPr>
          <w:rFonts w:ascii="CordiaUPC" w:hAnsi="CordiaUPC" w:cs="CordiaUPC"/>
          <w:sz w:val="26"/>
          <w:szCs w:val="26"/>
          <w:lang w:eastAsia="en-GB"/>
        </w:rPr>
        <w:t>are</w:t>
      </w:r>
      <w:r w:rsidRPr="00551FA5">
        <w:rPr>
          <w:rFonts w:ascii="CordiaUPC" w:hAnsi="CordiaUPC" w:cs="CordiaUPC" w:hint="cs"/>
          <w:sz w:val="26"/>
          <w:szCs w:val="26"/>
          <w:lang w:eastAsia="en-GB"/>
        </w:rPr>
        <w:t xml:space="preserve"> as follow:</w:t>
      </w:r>
    </w:p>
    <w:p w14:paraId="09830C46" w14:textId="037A9946" w:rsidR="00D522E5" w:rsidRPr="00551FA5" w:rsidRDefault="00D522E5" w:rsidP="00551FA5">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7"/>
        <w:gridCol w:w="1440"/>
        <w:gridCol w:w="266"/>
        <w:gridCol w:w="1346"/>
        <w:gridCol w:w="361"/>
        <w:gridCol w:w="539"/>
        <w:gridCol w:w="266"/>
        <w:gridCol w:w="1261"/>
        <w:gridCol w:w="270"/>
        <w:gridCol w:w="1714"/>
      </w:tblGrid>
      <w:tr w:rsidR="00D522E5" w:rsidRPr="00551FA5" w14:paraId="637465DC" w14:textId="77777777" w:rsidTr="00D522E5">
        <w:trPr>
          <w:tblHeader/>
        </w:trPr>
        <w:tc>
          <w:tcPr>
            <w:tcW w:w="5000" w:type="pct"/>
            <w:gridSpan w:val="10"/>
          </w:tcPr>
          <w:p w14:paraId="6EE85E3E" w14:textId="77777777" w:rsidR="00D522E5" w:rsidRPr="00551FA5" w:rsidRDefault="00D522E5" w:rsidP="00551FA5">
            <w:pPr>
              <w:pStyle w:val="Caption"/>
              <w:tabs>
                <w:tab w:val="left" w:pos="720"/>
              </w:tabs>
              <w:spacing w:line="240" w:lineRule="exact"/>
              <w:ind w:left="-111" w:right="-43"/>
              <w:jc w:val="center"/>
              <w:rPr>
                <w:rFonts w:ascii="CordiaUPC" w:hAnsi="CordiaUPC" w:cs="CordiaUPC"/>
                <w:i w:val="0"/>
                <w:iCs/>
                <w:sz w:val="26"/>
                <w:szCs w:val="26"/>
              </w:rPr>
            </w:pPr>
            <w:r w:rsidRPr="00551FA5">
              <w:rPr>
                <w:rFonts w:ascii="CordiaUPC" w:hAnsi="CordiaUPC" w:cs="CordiaUPC" w:hint="cs"/>
                <w:b/>
                <w:bCs w:val="0"/>
                <w:i w:val="0"/>
                <w:iCs/>
                <w:sz w:val="26"/>
                <w:szCs w:val="26"/>
              </w:rPr>
              <w:t>Consolidated</w:t>
            </w:r>
          </w:p>
        </w:tc>
      </w:tr>
      <w:tr w:rsidR="00D522E5" w:rsidRPr="00551FA5" w14:paraId="6B55C51F" w14:textId="77777777" w:rsidTr="000C7228">
        <w:trPr>
          <w:tblHeader/>
        </w:trPr>
        <w:tc>
          <w:tcPr>
            <w:tcW w:w="1051" w:type="pct"/>
            <w:vAlign w:val="bottom"/>
          </w:tcPr>
          <w:p w14:paraId="03749426"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rPr>
            </w:pPr>
          </w:p>
          <w:p w14:paraId="2A642682"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cs/>
              </w:rPr>
            </w:pPr>
            <w:r w:rsidRPr="00551FA5">
              <w:rPr>
                <w:rFonts w:ascii="CordiaUPC" w:hAnsi="CordiaUPC" w:cs="CordiaUPC" w:hint="cs"/>
                <w:sz w:val="26"/>
                <w:szCs w:val="26"/>
              </w:rPr>
              <w:t>Type of financial instruments</w:t>
            </w:r>
          </w:p>
        </w:tc>
        <w:tc>
          <w:tcPr>
            <w:tcW w:w="762" w:type="pct"/>
            <w:vAlign w:val="bottom"/>
            <w:hideMark/>
          </w:tcPr>
          <w:p w14:paraId="56B2B281" w14:textId="26320325" w:rsidR="00D522E5" w:rsidRPr="00551FA5" w:rsidRDefault="00D522E5"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sz w:val="26"/>
                <w:szCs w:val="26"/>
              </w:rPr>
              <w:t xml:space="preserve"> </w:t>
            </w:r>
            <w:r w:rsidR="00DC7561" w:rsidRPr="00551FA5">
              <w:rPr>
                <w:rFonts w:ascii="CordiaUPC" w:hAnsi="CordiaUPC" w:cs="CordiaUPC" w:hint="cs"/>
                <w:sz w:val="26"/>
                <w:szCs w:val="26"/>
              </w:rPr>
              <w:t>A</w:t>
            </w:r>
            <w:r w:rsidRPr="00551FA5">
              <w:rPr>
                <w:rFonts w:ascii="CordiaUPC" w:hAnsi="CordiaUPC" w:cs="CordiaUPC" w:hint="cs"/>
                <w:sz w:val="26"/>
                <w:szCs w:val="26"/>
              </w:rPr>
              <w:t>mount presented in statement of financial position</w:t>
            </w:r>
          </w:p>
        </w:tc>
        <w:tc>
          <w:tcPr>
            <w:tcW w:w="141" w:type="pct"/>
            <w:vAlign w:val="bottom"/>
          </w:tcPr>
          <w:p w14:paraId="2076D9D4"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p w14:paraId="398DCA9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Items in statement of financial position</w:t>
            </w:r>
          </w:p>
        </w:tc>
        <w:tc>
          <w:tcPr>
            <w:tcW w:w="190" w:type="pct"/>
            <w:vAlign w:val="bottom"/>
          </w:tcPr>
          <w:p w14:paraId="0FA0CA29"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p w14:paraId="6EDCAF3D"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p w14:paraId="233BB425" w14:textId="033A1D8E" w:rsidR="00D522E5" w:rsidRPr="00551FA5" w:rsidRDefault="00500589" w:rsidP="00551FA5">
            <w:pPr>
              <w:tabs>
                <w:tab w:val="left" w:pos="720"/>
              </w:tabs>
              <w:spacing w:line="240" w:lineRule="exact"/>
              <w:ind w:left="-111" w:right="-43"/>
              <w:jc w:val="center"/>
              <w:rPr>
                <w:rFonts w:ascii="CordiaUPC" w:hAnsi="CordiaUPC" w:cs="CordiaUPC"/>
                <w:i/>
                <w:iCs/>
                <w:sz w:val="26"/>
                <w:szCs w:val="26"/>
              </w:rPr>
            </w:pPr>
            <w:r w:rsidRPr="00551FA5">
              <w:rPr>
                <w:rFonts w:ascii="CordiaUPC" w:hAnsi="CordiaUPC" w:cs="CordiaUPC" w:hint="cs"/>
                <w:i/>
                <w:iCs/>
                <w:sz w:val="26"/>
                <w:szCs w:val="26"/>
              </w:rPr>
              <w:t xml:space="preserve">  </w:t>
            </w:r>
            <w:r w:rsidR="00D522E5" w:rsidRPr="00551FA5">
              <w:rPr>
                <w:rFonts w:ascii="CordiaUPC" w:hAnsi="CordiaUPC" w:cs="CordiaUPC" w:hint="cs"/>
                <w:i/>
                <w:iCs/>
                <w:sz w:val="26"/>
                <w:szCs w:val="26"/>
              </w:rPr>
              <w:t>Note</w:t>
            </w:r>
          </w:p>
        </w:tc>
        <w:tc>
          <w:tcPr>
            <w:tcW w:w="141" w:type="pct"/>
            <w:vAlign w:val="bottom"/>
          </w:tcPr>
          <w:p w14:paraId="447AA205"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464B6B3B"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Carrying amount in statement of financial position</w:t>
            </w:r>
          </w:p>
        </w:tc>
        <w:tc>
          <w:tcPr>
            <w:tcW w:w="143" w:type="pct"/>
            <w:vAlign w:val="bottom"/>
          </w:tcPr>
          <w:p w14:paraId="1D6DFFB3" w14:textId="77777777" w:rsidR="00D522E5" w:rsidRPr="00551FA5" w:rsidRDefault="00D522E5"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551FA5" w:rsidRDefault="00D522E5" w:rsidP="00551FA5">
            <w:pPr>
              <w:pStyle w:val="Caption"/>
              <w:tabs>
                <w:tab w:val="left" w:pos="720"/>
              </w:tabs>
              <w:spacing w:line="240" w:lineRule="exact"/>
              <w:ind w:left="-111" w:right="-43"/>
              <w:jc w:val="center"/>
              <w:rPr>
                <w:rFonts w:ascii="CordiaUPC" w:hAnsi="CordiaUPC" w:cs="CordiaUPC"/>
                <w:i w:val="0"/>
                <w:sz w:val="26"/>
                <w:szCs w:val="26"/>
              </w:rPr>
            </w:pPr>
            <w:r w:rsidRPr="00551FA5">
              <w:rPr>
                <w:rFonts w:ascii="CordiaUPC" w:hAnsi="CordiaUPC" w:cs="CordiaUPC" w:hint="cs"/>
                <w:i w:val="0"/>
                <w:sz w:val="26"/>
                <w:szCs w:val="26"/>
              </w:rPr>
              <w:t xml:space="preserve">Carrying amount </w:t>
            </w:r>
          </w:p>
          <w:p w14:paraId="1FF73FC2" w14:textId="7D9C43D4" w:rsidR="00D522E5" w:rsidRPr="00551FA5" w:rsidRDefault="00D522E5" w:rsidP="00551FA5">
            <w:pPr>
              <w:pStyle w:val="Caption"/>
              <w:tabs>
                <w:tab w:val="left" w:pos="720"/>
              </w:tabs>
              <w:spacing w:line="240" w:lineRule="exact"/>
              <w:ind w:left="-111" w:right="-43"/>
              <w:jc w:val="center"/>
              <w:rPr>
                <w:rFonts w:ascii="CordiaUPC" w:hAnsi="CordiaUPC" w:cs="CordiaUPC"/>
                <w:b/>
                <w:bCs w:val="0"/>
                <w:i w:val="0"/>
                <w:sz w:val="26"/>
                <w:szCs w:val="26"/>
                <w:rtl/>
              </w:rPr>
            </w:pPr>
            <w:r w:rsidRPr="00551FA5">
              <w:rPr>
                <w:rFonts w:ascii="CordiaUPC" w:hAnsi="CordiaUPC" w:cs="CordiaUPC" w:hint="cs"/>
                <w:i w:val="0"/>
                <w:sz w:val="26"/>
                <w:szCs w:val="26"/>
              </w:rPr>
              <w:t>in statement of financial position that are not qualify for offsetting</w:t>
            </w:r>
          </w:p>
        </w:tc>
      </w:tr>
      <w:tr w:rsidR="00D522E5" w:rsidRPr="00551FA5" w14:paraId="01B2607F" w14:textId="77777777" w:rsidTr="000C7228">
        <w:trPr>
          <w:tblHeader/>
        </w:trPr>
        <w:tc>
          <w:tcPr>
            <w:tcW w:w="1051" w:type="pct"/>
            <w:vAlign w:val="bottom"/>
          </w:tcPr>
          <w:p w14:paraId="547839AF" w14:textId="77777777" w:rsidR="00D522E5" w:rsidRPr="00551FA5" w:rsidRDefault="00D522E5" w:rsidP="00551FA5">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i/>
                <w:iCs/>
                <w:sz w:val="26"/>
                <w:szCs w:val="26"/>
              </w:rPr>
              <w:t>(in million Baht)</w:t>
            </w:r>
          </w:p>
        </w:tc>
        <w:tc>
          <w:tcPr>
            <w:tcW w:w="141" w:type="pct"/>
            <w:vAlign w:val="bottom"/>
          </w:tcPr>
          <w:p w14:paraId="640FB458"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4A5F741F"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551FA5" w:rsidRDefault="00D522E5" w:rsidP="00551FA5">
            <w:pPr>
              <w:pStyle w:val="Caption"/>
              <w:tabs>
                <w:tab w:val="left" w:pos="720"/>
              </w:tabs>
              <w:spacing w:line="240" w:lineRule="exact"/>
              <w:ind w:left="-111" w:right="-43"/>
              <w:jc w:val="center"/>
              <w:rPr>
                <w:rFonts w:ascii="CordiaUPC" w:hAnsi="CordiaUPC" w:cs="CordiaUPC"/>
                <w:i w:val="0"/>
                <w:sz w:val="26"/>
                <w:szCs w:val="26"/>
                <w:rtl/>
                <w:cs/>
              </w:rPr>
            </w:pPr>
            <w:r w:rsidRPr="00551FA5">
              <w:rPr>
                <w:rFonts w:ascii="CordiaUPC" w:hAnsi="CordiaUPC" w:cs="CordiaUPC" w:hint="cs"/>
                <w:sz w:val="26"/>
                <w:szCs w:val="26"/>
              </w:rPr>
              <w:t>(in million Baht)</w:t>
            </w:r>
          </w:p>
        </w:tc>
      </w:tr>
      <w:tr w:rsidR="00D522E5" w:rsidRPr="00551FA5" w14:paraId="107229EE" w14:textId="77777777" w:rsidTr="000C7228">
        <w:trPr>
          <w:tblHeader/>
        </w:trPr>
        <w:tc>
          <w:tcPr>
            <w:tcW w:w="1051" w:type="pct"/>
            <w:vAlign w:val="bottom"/>
            <w:hideMark/>
          </w:tcPr>
          <w:p w14:paraId="332C98B1" w14:textId="76866E5B" w:rsidR="00D522E5" w:rsidRPr="00551FA5" w:rsidRDefault="00003E23" w:rsidP="00551FA5">
            <w:pPr>
              <w:pStyle w:val="a"/>
              <w:tabs>
                <w:tab w:val="left" w:pos="720"/>
              </w:tabs>
              <w:spacing w:line="240" w:lineRule="exact"/>
              <w:ind w:left="156" w:right="-97" w:hanging="156"/>
              <w:rPr>
                <w:rFonts w:ascii="CordiaUPC" w:hAnsi="CordiaUPC" w:cs="CordiaUPC"/>
                <w:sz w:val="26"/>
                <w:szCs w:val="26"/>
              </w:rPr>
            </w:pPr>
            <w:r w:rsidRPr="00551FA5">
              <w:rPr>
                <w:rFonts w:ascii="CordiaUPC" w:hAnsi="CordiaUPC" w:cs="CordiaUPC" w:hint="cs"/>
                <w:b/>
                <w:bCs/>
                <w:i/>
                <w:iCs/>
                <w:sz w:val="26"/>
                <w:szCs w:val="26"/>
              </w:rPr>
              <w:t xml:space="preserve">At </w:t>
            </w:r>
            <w:r w:rsidRPr="00003E23">
              <w:rPr>
                <w:rFonts w:ascii="CordiaUPC" w:hAnsi="CordiaUPC" w:cs="CordiaUPC" w:hint="cs"/>
                <w:b/>
                <w:bCs/>
                <w:i/>
                <w:iCs/>
                <w:sz w:val="26"/>
                <w:szCs w:val="26"/>
              </w:rPr>
              <w:t>30 June</w:t>
            </w:r>
            <w:r w:rsidRPr="00551FA5">
              <w:rPr>
                <w:rFonts w:ascii="CordiaUPC" w:hAnsi="CordiaUPC" w:cs="CordiaUPC" w:hint="cs"/>
                <w:b/>
                <w:bCs/>
                <w:i/>
                <w:iCs/>
                <w:sz w:val="26"/>
                <w:szCs w:val="26"/>
              </w:rPr>
              <w:t xml:space="preserve"> 202</w:t>
            </w:r>
            <w:r>
              <w:rPr>
                <w:rFonts w:ascii="CordiaUPC" w:hAnsi="CordiaUPC" w:cs="CordiaUPC"/>
                <w:b/>
                <w:bCs/>
                <w:i/>
                <w:iCs/>
                <w:sz w:val="26"/>
                <w:szCs w:val="26"/>
              </w:rPr>
              <w:t>1</w:t>
            </w:r>
          </w:p>
        </w:tc>
        <w:tc>
          <w:tcPr>
            <w:tcW w:w="762" w:type="pct"/>
            <w:vAlign w:val="bottom"/>
          </w:tcPr>
          <w:p w14:paraId="50EA8CC1"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51269969"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0D82E0E"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106BB1EB"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E954E41" w14:textId="77777777" w:rsidR="00D522E5" w:rsidRPr="00551FA5" w:rsidRDefault="00D522E5" w:rsidP="00551FA5">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0E7CAD7"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Pr>
            </w:pPr>
          </w:p>
        </w:tc>
        <w:tc>
          <w:tcPr>
            <w:tcW w:w="667" w:type="pct"/>
            <w:vAlign w:val="bottom"/>
          </w:tcPr>
          <w:p w14:paraId="275D4890" w14:textId="77777777" w:rsidR="00D522E5" w:rsidRPr="00551FA5" w:rsidRDefault="00D522E5" w:rsidP="00551FA5">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40B58777" w14:textId="77777777" w:rsidR="00D522E5" w:rsidRPr="00551FA5" w:rsidRDefault="00D522E5"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tcPr>
          <w:p w14:paraId="0F1AC131" w14:textId="77777777" w:rsidR="00D522E5" w:rsidRPr="00551FA5" w:rsidRDefault="00D522E5" w:rsidP="00551FA5">
            <w:pPr>
              <w:pStyle w:val="Caption"/>
              <w:tabs>
                <w:tab w:val="left" w:pos="720"/>
              </w:tabs>
              <w:spacing w:line="240" w:lineRule="exact"/>
              <w:ind w:left="-111" w:right="-43"/>
              <w:jc w:val="center"/>
              <w:rPr>
                <w:rFonts w:ascii="CordiaUPC" w:hAnsi="CordiaUPC" w:cs="CordiaUPC"/>
                <w:i w:val="0"/>
                <w:sz w:val="26"/>
                <w:szCs w:val="26"/>
                <w:rtl/>
              </w:rPr>
            </w:pPr>
          </w:p>
        </w:tc>
      </w:tr>
      <w:tr w:rsidR="00D522E5" w:rsidRPr="00551FA5" w14:paraId="62C33F9D" w14:textId="77777777" w:rsidTr="000C7228">
        <w:tc>
          <w:tcPr>
            <w:tcW w:w="1051" w:type="pct"/>
            <w:hideMark/>
          </w:tcPr>
          <w:p w14:paraId="06BF3AA0" w14:textId="77777777" w:rsidR="00D522E5" w:rsidRPr="00551FA5" w:rsidRDefault="00D522E5"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assets</w:t>
            </w:r>
          </w:p>
        </w:tc>
        <w:tc>
          <w:tcPr>
            <w:tcW w:w="762" w:type="pct"/>
          </w:tcPr>
          <w:p w14:paraId="7138B136" w14:textId="77777777" w:rsidR="00D522E5" w:rsidRPr="00551FA5" w:rsidRDefault="00D522E5" w:rsidP="00551FA5">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190" w:type="pct"/>
          </w:tcPr>
          <w:p w14:paraId="0CB0E26C" w14:textId="77777777" w:rsidR="00D522E5" w:rsidRPr="00551FA5" w:rsidRDefault="00D522E5" w:rsidP="00551FA5">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551FA5" w:rsidRDefault="00D522E5" w:rsidP="00551FA5">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551FA5" w:rsidRDefault="00D522E5" w:rsidP="00551FA5">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551FA5" w:rsidRDefault="00D522E5" w:rsidP="00551FA5">
            <w:pPr>
              <w:pStyle w:val="Caption"/>
              <w:tabs>
                <w:tab w:val="left" w:pos="720"/>
              </w:tabs>
              <w:spacing w:line="240" w:lineRule="exact"/>
              <w:ind w:left="-87" w:right="-43"/>
              <w:jc w:val="center"/>
              <w:rPr>
                <w:rFonts w:ascii="CordiaUPC" w:hAnsi="CordiaUPC" w:cs="CordiaUPC"/>
                <w:b/>
                <w:bCs w:val="0"/>
                <w:sz w:val="26"/>
                <w:szCs w:val="26"/>
              </w:rPr>
            </w:pPr>
          </w:p>
        </w:tc>
      </w:tr>
      <w:tr w:rsidR="001445FB" w:rsidRPr="00551FA5" w14:paraId="1E76CD97" w14:textId="77777777" w:rsidTr="000C7228">
        <w:tc>
          <w:tcPr>
            <w:tcW w:w="1051" w:type="pct"/>
            <w:hideMark/>
          </w:tcPr>
          <w:p w14:paraId="776C5B66" w14:textId="77777777" w:rsidR="001445FB" w:rsidRPr="00551FA5" w:rsidRDefault="001445FB" w:rsidP="00551FA5">
            <w:pPr>
              <w:pStyle w:val="a"/>
              <w:tabs>
                <w:tab w:val="left" w:pos="720"/>
              </w:tabs>
              <w:spacing w:line="240" w:lineRule="exact"/>
              <w:ind w:left="156" w:right="-43" w:hanging="156"/>
              <w:rPr>
                <w:rFonts w:ascii="CordiaUPC" w:hAnsi="CordiaUPC" w:cs="CordiaUPC"/>
                <w:sz w:val="26"/>
                <w:szCs w:val="26"/>
                <w:lang w:val="en-US"/>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sale-and-repurchase</w:t>
            </w:r>
          </w:p>
        </w:tc>
        <w:tc>
          <w:tcPr>
            <w:tcW w:w="762" w:type="pct"/>
          </w:tcPr>
          <w:p w14:paraId="3CE26476" w14:textId="77777777" w:rsidR="00AB03F6" w:rsidRDefault="00AB03F6" w:rsidP="00551FA5">
            <w:pPr>
              <w:tabs>
                <w:tab w:val="decimal" w:pos="1232"/>
              </w:tabs>
              <w:spacing w:line="240" w:lineRule="exact"/>
              <w:rPr>
                <w:rFonts w:ascii="CordiaUPC" w:hAnsi="CordiaUPC" w:cs="CordiaUPC"/>
                <w:sz w:val="26"/>
                <w:szCs w:val="26"/>
                <w:lang w:val="en-US"/>
              </w:rPr>
            </w:pPr>
          </w:p>
          <w:p w14:paraId="12FB5171" w14:textId="307CC01A" w:rsidR="001445FB" w:rsidRPr="00551FA5" w:rsidRDefault="00947B6E" w:rsidP="00551FA5">
            <w:pPr>
              <w:tabs>
                <w:tab w:val="decimal" w:pos="1232"/>
              </w:tabs>
              <w:spacing w:line="240" w:lineRule="exact"/>
              <w:rPr>
                <w:rFonts w:ascii="CordiaUPC" w:hAnsi="CordiaUPC" w:cs="CordiaUPC"/>
                <w:sz w:val="26"/>
                <w:szCs w:val="26"/>
                <w:cs/>
                <w:lang w:val="en-US"/>
              </w:rPr>
            </w:pPr>
            <w:r>
              <w:rPr>
                <w:rFonts w:ascii="CordiaUPC" w:hAnsi="CordiaUPC" w:cs="CordiaUPC"/>
                <w:sz w:val="26"/>
                <w:szCs w:val="26"/>
                <w:lang w:val="en-US"/>
              </w:rPr>
              <w:t>46,425</w:t>
            </w:r>
          </w:p>
        </w:tc>
        <w:tc>
          <w:tcPr>
            <w:tcW w:w="141" w:type="pct"/>
          </w:tcPr>
          <w:p w14:paraId="4E70196B"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712" w:type="pct"/>
            <w:hideMark/>
          </w:tcPr>
          <w:p w14:paraId="3D8BEEA5" w14:textId="77777777" w:rsidR="001445FB" w:rsidRPr="00551FA5" w:rsidRDefault="001445FB" w:rsidP="00551FA5">
            <w:pPr>
              <w:tabs>
                <w:tab w:val="left" w:pos="720"/>
              </w:tabs>
              <w:spacing w:line="240" w:lineRule="exact"/>
              <w:ind w:left="160" w:right="-105" w:hanging="160"/>
              <w:rPr>
                <w:rFonts w:ascii="CordiaUPC" w:hAnsi="CordiaUPC" w:cs="CordiaUPC"/>
                <w:sz w:val="26"/>
                <w:szCs w:val="26"/>
                <w:rtl/>
                <w:cs/>
              </w:rPr>
            </w:pPr>
            <w:r w:rsidRPr="00551FA5">
              <w:rPr>
                <w:rFonts w:ascii="CordiaUPC" w:hAnsi="CordiaUPC" w:cs="CordiaUPC" w:hint="cs"/>
                <w:sz w:val="26"/>
                <w:szCs w:val="26"/>
              </w:rPr>
              <w:t>Interbank and money market items (Assets)</w:t>
            </w:r>
          </w:p>
        </w:tc>
        <w:tc>
          <w:tcPr>
            <w:tcW w:w="190" w:type="pct"/>
          </w:tcPr>
          <w:p w14:paraId="3C4F0270"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285" w:type="pct"/>
            <w:hideMark/>
          </w:tcPr>
          <w:p w14:paraId="62B188D3" w14:textId="77777777" w:rsidR="00AB03F6" w:rsidRDefault="00AB03F6" w:rsidP="00551FA5">
            <w:pPr>
              <w:tabs>
                <w:tab w:val="left" w:pos="720"/>
              </w:tabs>
              <w:spacing w:line="240" w:lineRule="exact"/>
              <w:ind w:right="-105"/>
              <w:jc w:val="center"/>
              <w:rPr>
                <w:rFonts w:ascii="CordiaUPC" w:hAnsi="CordiaUPC" w:cs="CordiaUPC"/>
                <w:i/>
                <w:iCs/>
                <w:sz w:val="26"/>
                <w:szCs w:val="26"/>
              </w:rPr>
            </w:pPr>
          </w:p>
          <w:p w14:paraId="3E1D5C01" w14:textId="52BE1ED4" w:rsidR="001445FB" w:rsidRPr="00551FA5" w:rsidRDefault="001445FB" w:rsidP="00551FA5">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1</w:t>
            </w:r>
            <w:r w:rsidR="00731A60">
              <w:rPr>
                <w:rFonts w:ascii="CordiaUPC" w:hAnsi="CordiaUPC" w:cs="CordiaUPC"/>
                <w:i/>
                <w:iCs/>
                <w:sz w:val="26"/>
                <w:szCs w:val="26"/>
              </w:rPr>
              <w:t>0</w:t>
            </w:r>
          </w:p>
        </w:tc>
        <w:tc>
          <w:tcPr>
            <w:tcW w:w="141" w:type="pct"/>
          </w:tcPr>
          <w:p w14:paraId="075F59A0"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667" w:type="pct"/>
          </w:tcPr>
          <w:p w14:paraId="09A24D56" w14:textId="77777777" w:rsidR="00AB03F6" w:rsidRDefault="00AB03F6" w:rsidP="00551FA5">
            <w:pPr>
              <w:tabs>
                <w:tab w:val="decimal" w:pos="978"/>
              </w:tabs>
              <w:spacing w:line="240" w:lineRule="exact"/>
              <w:rPr>
                <w:rFonts w:ascii="CordiaUPC" w:hAnsi="CordiaUPC" w:cs="CordiaUPC"/>
                <w:sz w:val="26"/>
                <w:szCs w:val="26"/>
                <w:lang w:val="en-US" w:bidi="th-TH"/>
              </w:rPr>
            </w:pPr>
          </w:p>
          <w:p w14:paraId="6FFDF8A2" w14:textId="5434D37D" w:rsidR="001445FB" w:rsidRPr="00B40BE9" w:rsidRDefault="00947B6E" w:rsidP="00551FA5">
            <w:pPr>
              <w:tabs>
                <w:tab w:val="decimal" w:pos="978"/>
              </w:tabs>
              <w:spacing w:line="240" w:lineRule="exact"/>
              <w:rPr>
                <w:rFonts w:ascii="CordiaUPC" w:hAnsi="CordiaUPC" w:cs="CordiaUPC"/>
                <w:sz w:val="26"/>
                <w:szCs w:val="26"/>
                <w:lang w:val="en-US" w:bidi="th-TH"/>
              </w:rPr>
            </w:pPr>
            <w:r>
              <w:rPr>
                <w:rFonts w:ascii="CordiaUPC" w:hAnsi="CordiaUPC" w:cs="CordiaUPC"/>
                <w:sz w:val="26"/>
                <w:szCs w:val="26"/>
                <w:lang w:val="en-US" w:bidi="th-TH"/>
              </w:rPr>
              <w:t>169,648</w:t>
            </w:r>
          </w:p>
        </w:tc>
        <w:tc>
          <w:tcPr>
            <w:tcW w:w="143" w:type="pct"/>
          </w:tcPr>
          <w:p w14:paraId="7D3850D0" w14:textId="77777777" w:rsidR="001445FB" w:rsidRPr="00B40BE9" w:rsidRDefault="001445FB" w:rsidP="00551FA5">
            <w:pPr>
              <w:pStyle w:val="Caption"/>
              <w:tabs>
                <w:tab w:val="decimal" w:pos="978"/>
              </w:tabs>
              <w:spacing w:line="240" w:lineRule="exact"/>
              <w:ind w:left="-87" w:right="-43"/>
              <w:rPr>
                <w:rFonts w:ascii="CordiaUPC" w:hAnsi="CordiaUPC" w:cs="CordiaUPC"/>
                <w:b/>
                <w:bCs w:val="0"/>
                <w:sz w:val="26"/>
                <w:szCs w:val="26"/>
              </w:rPr>
            </w:pPr>
          </w:p>
        </w:tc>
        <w:tc>
          <w:tcPr>
            <w:tcW w:w="907" w:type="pct"/>
          </w:tcPr>
          <w:p w14:paraId="17276A33" w14:textId="77777777" w:rsidR="00AB03F6" w:rsidRDefault="00AB03F6" w:rsidP="00551FA5">
            <w:pPr>
              <w:pStyle w:val="Caption"/>
              <w:tabs>
                <w:tab w:val="decimal" w:pos="1427"/>
              </w:tabs>
              <w:spacing w:line="240" w:lineRule="exact"/>
              <w:ind w:left="-87"/>
              <w:rPr>
                <w:rFonts w:ascii="CordiaUPC" w:hAnsi="CordiaUPC" w:cs="CordiaUPC"/>
                <w:i w:val="0"/>
                <w:iCs/>
                <w:sz w:val="26"/>
                <w:szCs w:val="26"/>
              </w:rPr>
            </w:pPr>
          </w:p>
          <w:p w14:paraId="74814667" w14:textId="327D9770" w:rsidR="001445FB" w:rsidRPr="00B40BE9" w:rsidRDefault="00947B6E"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123,223</w:t>
            </w:r>
          </w:p>
        </w:tc>
      </w:tr>
      <w:tr w:rsidR="00701B5B" w:rsidRPr="00551FA5" w14:paraId="4717E7A5" w14:textId="77777777" w:rsidTr="00D61714">
        <w:trPr>
          <w:trHeight w:val="191"/>
        </w:trPr>
        <w:tc>
          <w:tcPr>
            <w:tcW w:w="1051" w:type="pct"/>
            <w:hideMark/>
          </w:tcPr>
          <w:p w14:paraId="4EB9CA2F" w14:textId="075ABD49" w:rsidR="00701B5B" w:rsidRPr="00551FA5" w:rsidRDefault="00701B5B" w:rsidP="000C722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762" w:type="pct"/>
            <w:vAlign w:val="bottom"/>
          </w:tcPr>
          <w:p w14:paraId="488E4CFB" w14:textId="58F4D722" w:rsidR="00701B5B" w:rsidRPr="00551FA5" w:rsidRDefault="00947B6E"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6,672</w:t>
            </w:r>
          </w:p>
        </w:tc>
        <w:tc>
          <w:tcPr>
            <w:tcW w:w="141" w:type="pct"/>
          </w:tcPr>
          <w:p w14:paraId="162C2635" w14:textId="77777777" w:rsidR="00701B5B" w:rsidRPr="00551FA5" w:rsidRDefault="00701B5B" w:rsidP="00551FA5">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701B5B" w:rsidRPr="00551FA5" w:rsidRDefault="00701B5B" w:rsidP="00551FA5">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asset</w:t>
            </w:r>
            <w:r w:rsidR="000C7228">
              <w:rPr>
                <w:rFonts w:ascii="CordiaUPC" w:hAnsi="CordiaUPC" w:cs="CordiaUPC"/>
                <w:sz w:val="26"/>
                <w:szCs w:val="26"/>
              </w:rPr>
              <w:t>s</w:t>
            </w:r>
          </w:p>
        </w:tc>
        <w:tc>
          <w:tcPr>
            <w:tcW w:w="285" w:type="pct"/>
            <w:hideMark/>
          </w:tcPr>
          <w:p w14:paraId="76287E9F" w14:textId="4EC7D2F4" w:rsidR="00701B5B" w:rsidRPr="00551FA5" w:rsidRDefault="000C7228" w:rsidP="000C7228">
            <w:pPr>
              <w:tabs>
                <w:tab w:val="left" w:pos="720"/>
              </w:tabs>
              <w:spacing w:line="240" w:lineRule="exact"/>
              <w:ind w:right="-105"/>
              <w:jc w:val="center"/>
              <w:rPr>
                <w:rFonts w:ascii="CordiaUPC" w:hAnsi="CordiaUPC" w:cs="CordiaUPC"/>
                <w:i/>
                <w:iCs/>
                <w:sz w:val="26"/>
                <w:szCs w:val="26"/>
              </w:rPr>
            </w:pPr>
            <w:r>
              <w:rPr>
                <w:rFonts w:ascii="CordiaUPC" w:hAnsi="CordiaUPC" w:cs="CordiaUPC"/>
                <w:i/>
                <w:iCs/>
                <w:sz w:val="26"/>
                <w:szCs w:val="26"/>
              </w:rPr>
              <w:t>1</w:t>
            </w:r>
            <w:r w:rsidR="00731A60">
              <w:rPr>
                <w:rFonts w:ascii="CordiaUPC" w:hAnsi="CordiaUPC" w:cs="CordiaUPC"/>
                <w:i/>
                <w:iCs/>
                <w:sz w:val="26"/>
                <w:szCs w:val="26"/>
              </w:rPr>
              <w:t>1</w:t>
            </w:r>
          </w:p>
        </w:tc>
        <w:tc>
          <w:tcPr>
            <w:tcW w:w="141" w:type="pct"/>
          </w:tcPr>
          <w:p w14:paraId="0A8E9F10" w14:textId="77777777" w:rsidR="00701B5B" w:rsidRPr="00551FA5" w:rsidRDefault="00701B5B" w:rsidP="00551FA5">
            <w:pPr>
              <w:tabs>
                <w:tab w:val="left" w:pos="720"/>
              </w:tabs>
              <w:spacing w:line="240" w:lineRule="exact"/>
              <w:ind w:right="-105"/>
              <w:rPr>
                <w:rFonts w:ascii="CordiaUPC" w:hAnsi="CordiaUPC" w:cs="CordiaUPC"/>
                <w:sz w:val="26"/>
                <w:szCs w:val="26"/>
              </w:rPr>
            </w:pPr>
          </w:p>
        </w:tc>
        <w:tc>
          <w:tcPr>
            <w:tcW w:w="667" w:type="pct"/>
            <w:vAlign w:val="bottom"/>
          </w:tcPr>
          <w:p w14:paraId="1C78E1B0" w14:textId="5C3F1C5A" w:rsidR="00701B5B" w:rsidRPr="00B40BE9" w:rsidRDefault="00947B6E"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10,471</w:t>
            </w:r>
          </w:p>
        </w:tc>
        <w:tc>
          <w:tcPr>
            <w:tcW w:w="143" w:type="pct"/>
            <w:vAlign w:val="bottom"/>
          </w:tcPr>
          <w:p w14:paraId="6476CB3E" w14:textId="77777777" w:rsidR="00701B5B" w:rsidRPr="00B40BE9" w:rsidRDefault="00701B5B" w:rsidP="000C7228">
            <w:pPr>
              <w:tabs>
                <w:tab w:val="left" w:pos="720"/>
              </w:tabs>
              <w:spacing w:line="240" w:lineRule="exact"/>
              <w:ind w:right="-105"/>
              <w:rPr>
                <w:rFonts w:ascii="CordiaUPC" w:hAnsi="CordiaUPC" w:cs="CordiaUPC"/>
                <w:b/>
                <w:bCs/>
                <w:sz w:val="26"/>
                <w:szCs w:val="26"/>
              </w:rPr>
            </w:pPr>
          </w:p>
        </w:tc>
        <w:tc>
          <w:tcPr>
            <w:tcW w:w="907" w:type="pct"/>
            <w:vAlign w:val="bottom"/>
          </w:tcPr>
          <w:p w14:paraId="3C5FED1B" w14:textId="2F640A38" w:rsidR="00701B5B" w:rsidRPr="00B40BE9" w:rsidRDefault="00947B6E" w:rsidP="000C7228">
            <w:pPr>
              <w:pStyle w:val="Caption"/>
              <w:tabs>
                <w:tab w:val="decimal" w:pos="1427"/>
              </w:tabs>
              <w:spacing w:line="240" w:lineRule="exact"/>
              <w:rPr>
                <w:rFonts w:ascii="CordiaUPC" w:hAnsi="CordiaUPC" w:cs="CordiaUPC"/>
                <w:i w:val="0"/>
                <w:iCs/>
                <w:sz w:val="26"/>
                <w:szCs w:val="26"/>
              </w:rPr>
            </w:pPr>
            <w:r>
              <w:rPr>
                <w:rFonts w:ascii="CordiaUPC" w:hAnsi="CordiaUPC" w:cs="CordiaUPC"/>
                <w:i w:val="0"/>
                <w:iCs/>
                <w:sz w:val="26"/>
                <w:szCs w:val="26"/>
              </w:rPr>
              <w:t>3,799</w:t>
            </w:r>
          </w:p>
        </w:tc>
      </w:tr>
      <w:tr w:rsidR="001445FB" w:rsidRPr="00551FA5" w14:paraId="145F1A8A" w14:textId="77777777" w:rsidTr="000C7228">
        <w:tc>
          <w:tcPr>
            <w:tcW w:w="1051" w:type="pct"/>
            <w:hideMark/>
          </w:tcPr>
          <w:p w14:paraId="7B1E7FAD" w14:textId="77777777" w:rsidR="001445FB" w:rsidRPr="00551FA5" w:rsidRDefault="001445FB" w:rsidP="00551FA5">
            <w:pPr>
              <w:pStyle w:val="a"/>
              <w:tabs>
                <w:tab w:val="left" w:pos="720"/>
              </w:tabs>
              <w:spacing w:line="240" w:lineRule="exact"/>
              <w:ind w:left="156" w:right="-43" w:hanging="156"/>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left w:val="nil"/>
              <w:bottom w:val="double" w:sz="4" w:space="0" w:color="auto"/>
              <w:right w:val="nil"/>
            </w:tcBorders>
            <w:vAlign w:val="bottom"/>
          </w:tcPr>
          <w:p w14:paraId="5C150EC6" w14:textId="3441C9E5" w:rsidR="001445FB" w:rsidRPr="00551FA5" w:rsidRDefault="00947B6E" w:rsidP="00551FA5">
            <w:pPr>
              <w:tabs>
                <w:tab w:val="decimal" w:pos="1232"/>
              </w:tabs>
              <w:spacing w:line="240" w:lineRule="exact"/>
              <w:rPr>
                <w:rFonts w:ascii="CordiaUPC" w:hAnsi="CordiaUPC" w:cs="CordiaUPC"/>
                <w:b/>
                <w:bCs/>
                <w:sz w:val="26"/>
                <w:szCs w:val="26"/>
                <w:cs/>
              </w:rPr>
            </w:pPr>
            <w:r>
              <w:rPr>
                <w:rFonts w:ascii="CordiaUPC" w:hAnsi="CordiaUPC" w:cs="CordiaUPC"/>
                <w:b/>
                <w:bCs/>
                <w:sz w:val="26"/>
                <w:szCs w:val="26"/>
              </w:rPr>
              <w:t>53,097</w:t>
            </w:r>
          </w:p>
        </w:tc>
        <w:tc>
          <w:tcPr>
            <w:tcW w:w="141" w:type="pct"/>
          </w:tcPr>
          <w:p w14:paraId="2EE4B6BF"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190" w:type="pct"/>
          </w:tcPr>
          <w:p w14:paraId="12533431"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285" w:type="pct"/>
          </w:tcPr>
          <w:p w14:paraId="1D05F772" w14:textId="77777777" w:rsidR="001445FB" w:rsidRPr="00551FA5" w:rsidRDefault="001445FB" w:rsidP="00551FA5">
            <w:pPr>
              <w:tabs>
                <w:tab w:val="left" w:pos="720"/>
              </w:tabs>
              <w:spacing w:line="240" w:lineRule="exact"/>
              <w:ind w:right="-105"/>
              <w:jc w:val="center"/>
              <w:rPr>
                <w:rFonts w:ascii="CordiaUPC" w:hAnsi="CordiaUPC" w:cs="CordiaUPC"/>
                <w:b/>
                <w:bCs/>
                <w:i/>
                <w:iCs/>
                <w:sz w:val="26"/>
                <w:szCs w:val="26"/>
              </w:rPr>
            </w:pPr>
          </w:p>
        </w:tc>
        <w:tc>
          <w:tcPr>
            <w:tcW w:w="141" w:type="pct"/>
          </w:tcPr>
          <w:p w14:paraId="08F29A5F" w14:textId="77777777" w:rsidR="001445FB" w:rsidRPr="00551FA5" w:rsidRDefault="001445FB" w:rsidP="00551FA5">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E18ECB3" w14:textId="66975B78" w:rsidR="001445FB" w:rsidRPr="00B40BE9" w:rsidRDefault="00947B6E" w:rsidP="00551FA5">
            <w:pPr>
              <w:tabs>
                <w:tab w:val="decimal" w:pos="978"/>
              </w:tabs>
              <w:spacing w:line="240" w:lineRule="exact"/>
              <w:ind w:right="66"/>
              <w:rPr>
                <w:rFonts w:ascii="CordiaUPC" w:hAnsi="CordiaUPC" w:cs="CordiaUPC"/>
                <w:b/>
                <w:bCs/>
                <w:sz w:val="26"/>
                <w:szCs w:val="26"/>
              </w:rPr>
            </w:pPr>
            <w:r>
              <w:rPr>
                <w:rFonts w:ascii="CordiaUPC" w:hAnsi="CordiaUPC" w:cs="CordiaUPC"/>
                <w:b/>
                <w:bCs/>
                <w:sz w:val="26"/>
                <w:szCs w:val="26"/>
              </w:rPr>
              <w:t>180,119</w:t>
            </w:r>
          </w:p>
        </w:tc>
        <w:tc>
          <w:tcPr>
            <w:tcW w:w="143" w:type="pct"/>
            <w:vAlign w:val="bottom"/>
          </w:tcPr>
          <w:p w14:paraId="7D3D8616" w14:textId="77777777" w:rsidR="001445FB" w:rsidRPr="00B40BE9" w:rsidRDefault="001445FB" w:rsidP="00551FA5">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C4DEBE2" w14:textId="224B2894" w:rsidR="001445FB" w:rsidRPr="00B40BE9" w:rsidRDefault="00947B6E" w:rsidP="00551FA5">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127,022</w:t>
            </w:r>
          </w:p>
        </w:tc>
      </w:tr>
      <w:tr w:rsidR="001445FB" w:rsidRPr="00551FA5" w14:paraId="750DAEB5" w14:textId="77777777" w:rsidTr="000C7228">
        <w:tc>
          <w:tcPr>
            <w:tcW w:w="1051" w:type="pct"/>
          </w:tcPr>
          <w:p w14:paraId="1F89E704" w14:textId="77777777" w:rsidR="001445FB" w:rsidRPr="00551FA5" w:rsidRDefault="001445FB" w:rsidP="00551FA5">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1445FB" w:rsidRPr="00551FA5" w:rsidRDefault="001445FB" w:rsidP="00551FA5">
            <w:pPr>
              <w:tabs>
                <w:tab w:val="decimal" w:pos="1232"/>
              </w:tabs>
              <w:spacing w:line="240" w:lineRule="exact"/>
              <w:ind w:right="-105"/>
              <w:rPr>
                <w:rFonts w:ascii="CordiaUPC" w:hAnsi="CordiaUPC" w:cs="CordiaUPC"/>
                <w:sz w:val="26"/>
                <w:szCs w:val="26"/>
                <w:cs/>
              </w:rPr>
            </w:pPr>
          </w:p>
        </w:tc>
        <w:tc>
          <w:tcPr>
            <w:tcW w:w="141" w:type="pct"/>
          </w:tcPr>
          <w:p w14:paraId="58E7000A"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712" w:type="pct"/>
          </w:tcPr>
          <w:p w14:paraId="30F9622A"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190" w:type="pct"/>
          </w:tcPr>
          <w:p w14:paraId="6A37B9A0"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285" w:type="pct"/>
          </w:tcPr>
          <w:p w14:paraId="76D91D31" w14:textId="77777777" w:rsidR="001445FB" w:rsidRPr="00551FA5" w:rsidRDefault="001445FB" w:rsidP="00551FA5">
            <w:pPr>
              <w:tabs>
                <w:tab w:val="left" w:pos="720"/>
              </w:tabs>
              <w:spacing w:line="240" w:lineRule="exact"/>
              <w:ind w:right="-105"/>
              <w:jc w:val="center"/>
              <w:rPr>
                <w:rFonts w:ascii="CordiaUPC" w:hAnsi="CordiaUPC" w:cs="CordiaUPC"/>
                <w:i/>
                <w:iCs/>
                <w:sz w:val="26"/>
                <w:szCs w:val="26"/>
              </w:rPr>
            </w:pPr>
          </w:p>
        </w:tc>
        <w:tc>
          <w:tcPr>
            <w:tcW w:w="141" w:type="pct"/>
          </w:tcPr>
          <w:p w14:paraId="0241DA7D"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1445FB" w:rsidRPr="00551FA5" w:rsidRDefault="001445FB" w:rsidP="00551FA5">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1445FB" w:rsidRPr="00551FA5" w:rsidRDefault="001445FB" w:rsidP="00551FA5">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3A233DFC" w14:textId="77777777" w:rsidR="001445FB" w:rsidRPr="00551FA5" w:rsidRDefault="001445FB" w:rsidP="00551FA5">
            <w:pPr>
              <w:pStyle w:val="Caption"/>
              <w:tabs>
                <w:tab w:val="decimal" w:pos="1427"/>
              </w:tabs>
              <w:spacing w:line="240" w:lineRule="exact"/>
              <w:ind w:left="-87"/>
              <w:rPr>
                <w:rFonts w:ascii="CordiaUPC" w:hAnsi="CordiaUPC" w:cs="CordiaUPC"/>
                <w:b/>
                <w:bCs w:val="0"/>
                <w:sz w:val="26"/>
                <w:szCs w:val="26"/>
              </w:rPr>
            </w:pPr>
          </w:p>
        </w:tc>
      </w:tr>
      <w:tr w:rsidR="001445FB" w:rsidRPr="00551FA5" w14:paraId="17EEA183" w14:textId="77777777" w:rsidTr="000C7228">
        <w:tc>
          <w:tcPr>
            <w:tcW w:w="1051" w:type="pct"/>
            <w:hideMark/>
          </w:tcPr>
          <w:p w14:paraId="28F43E81" w14:textId="77777777" w:rsidR="001445FB" w:rsidRPr="00551FA5" w:rsidRDefault="001445FB"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liabilities</w:t>
            </w:r>
          </w:p>
        </w:tc>
        <w:tc>
          <w:tcPr>
            <w:tcW w:w="762" w:type="pct"/>
            <w:vAlign w:val="bottom"/>
          </w:tcPr>
          <w:p w14:paraId="3D0EB24E" w14:textId="77777777" w:rsidR="001445FB" w:rsidRPr="00551FA5" w:rsidRDefault="001445FB" w:rsidP="00551FA5">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190" w:type="pct"/>
          </w:tcPr>
          <w:p w14:paraId="7B755CB3" w14:textId="77777777" w:rsidR="001445FB" w:rsidRPr="00551FA5" w:rsidRDefault="001445FB" w:rsidP="00551FA5">
            <w:pPr>
              <w:tabs>
                <w:tab w:val="left" w:pos="720"/>
              </w:tabs>
              <w:spacing w:line="240" w:lineRule="exact"/>
              <w:ind w:right="-105"/>
              <w:rPr>
                <w:rFonts w:ascii="CordiaUPC" w:hAnsi="CordiaUPC" w:cs="CordiaUPC"/>
                <w:b/>
                <w:bCs/>
                <w:i/>
                <w:iCs/>
                <w:sz w:val="26"/>
                <w:szCs w:val="26"/>
                <w:rtl/>
                <w:cs/>
              </w:rPr>
            </w:pPr>
          </w:p>
        </w:tc>
        <w:tc>
          <w:tcPr>
            <w:tcW w:w="285" w:type="pct"/>
          </w:tcPr>
          <w:p w14:paraId="607235B6" w14:textId="77777777" w:rsidR="001445FB" w:rsidRPr="00551FA5" w:rsidRDefault="001445FB" w:rsidP="00551FA5">
            <w:pPr>
              <w:tabs>
                <w:tab w:val="left" w:pos="720"/>
              </w:tabs>
              <w:spacing w:line="240" w:lineRule="exact"/>
              <w:ind w:right="-105"/>
              <w:jc w:val="center"/>
              <w:rPr>
                <w:rFonts w:ascii="CordiaUPC" w:hAnsi="CordiaUPC" w:cs="CordiaUPC"/>
                <w:b/>
                <w:bCs/>
                <w:i/>
                <w:iCs/>
                <w:sz w:val="26"/>
                <w:szCs w:val="26"/>
              </w:rPr>
            </w:pPr>
          </w:p>
        </w:tc>
        <w:tc>
          <w:tcPr>
            <w:tcW w:w="141" w:type="pct"/>
          </w:tcPr>
          <w:p w14:paraId="18837C88" w14:textId="77777777" w:rsidR="001445FB" w:rsidRPr="00551FA5" w:rsidRDefault="001445FB" w:rsidP="00551FA5">
            <w:pPr>
              <w:tabs>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1445FB" w:rsidRPr="00551FA5" w:rsidRDefault="001445FB" w:rsidP="00551FA5">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1445FB" w:rsidRPr="00551FA5" w:rsidRDefault="001445FB" w:rsidP="00551FA5">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1445FB" w:rsidRPr="00551FA5" w:rsidRDefault="001445FB" w:rsidP="00551FA5">
            <w:pPr>
              <w:pStyle w:val="Caption"/>
              <w:tabs>
                <w:tab w:val="decimal" w:pos="1427"/>
              </w:tabs>
              <w:spacing w:line="240" w:lineRule="exact"/>
              <w:ind w:left="-87"/>
              <w:rPr>
                <w:rFonts w:ascii="CordiaUPC" w:hAnsi="CordiaUPC" w:cs="CordiaUPC"/>
                <w:i w:val="0"/>
                <w:iCs/>
                <w:sz w:val="26"/>
                <w:szCs w:val="26"/>
              </w:rPr>
            </w:pPr>
          </w:p>
        </w:tc>
      </w:tr>
      <w:tr w:rsidR="001445FB" w:rsidRPr="00551FA5" w14:paraId="294F75C1" w14:textId="77777777" w:rsidTr="000C7228">
        <w:tc>
          <w:tcPr>
            <w:tcW w:w="1051" w:type="pct"/>
            <w:hideMark/>
          </w:tcPr>
          <w:p w14:paraId="38B6D164" w14:textId="77777777" w:rsidR="001445FB" w:rsidRPr="00551FA5" w:rsidRDefault="001445FB" w:rsidP="00551FA5">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sz w:val="26"/>
                <w:szCs w:val="26"/>
              </w:rPr>
              <w:t>Sale-and-repurchase</w:t>
            </w:r>
          </w:p>
        </w:tc>
        <w:tc>
          <w:tcPr>
            <w:tcW w:w="762" w:type="pct"/>
          </w:tcPr>
          <w:p w14:paraId="588BC903" w14:textId="2B66BEB9" w:rsidR="001445FB" w:rsidRPr="00551FA5" w:rsidRDefault="00744419"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33,000</w:t>
            </w:r>
          </w:p>
        </w:tc>
        <w:tc>
          <w:tcPr>
            <w:tcW w:w="141" w:type="pct"/>
          </w:tcPr>
          <w:p w14:paraId="05AB5036"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1445FB" w:rsidRPr="00551FA5" w:rsidRDefault="001445FB" w:rsidP="00551FA5">
            <w:pPr>
              <w:tabs>
                <w:tab w:val="left" w:pos="720"/>
              </w:tabs>
              <w:spacing w:line="240" w:lineRule="exact"/>
              <w:ind w:left="160" w:right="-105" w:hanging="132"/>
              <w:rPr>
                <w:rFonts w:ascii="CordiaUPC" w:hAnsi="CordiaUPC" w:cs="CordiaUPC"/>
                <w:sz w:val="26"/>
                <w:szCs w:val="26"/>
                <w:rtl/>
                <w:cs/>
              </w:rPr>
            </w:pPr>
            <w:r w:rsidRPr="00551FA5">
              <w:rPr>
                <w:rFonts w:ascii="CordiaUPC" w:hAnsi="CordiaUPC" w:cs="CordiaUPC" w:hint="cs"/>
                <w:sz w:val="26"/>
                <w:szCs w:val="26"/>
              </w:rPr>
              <w:t>Interbank and money market items (Liabilities)</w:t>
            </w:r>
          </w:p>
        </w:tc>
        <w:tc>
          <w:tcPr>
            <w:tcW w:w="190" w:type="pct"/>
          </w:tcPr>
          <w:p w14:paraId="23131342" w14:textId="77777777" w:rsidR="001445FB" w:rsidRPr="00551FA5" w:rsidRDefault="001445FB" w:rsidP="00551FA5">
            <w:pPr>
              <w:tabs>
                <w:tab w:val="left" w:pos="720"/>
              </w:tabs>
              <w:spacing w:line="240" w:lineRule="exact"/>
              <w:ind w:right="-105"/>
              <w:rPr>
                <w:rFonts w:ascii="CordiaUPC" w:hAnsi="CordiaUPC" w:cs="CordiaUPC"/>
                <w:sz w:val="26"/>
                <w:szCs w:val="26"/>
                <w:rtl/>
                <w:cs/>
              </w:rPr>
            </w:pPr>
          </w:p>
        </w:tc>
        <w:tc>
          <w:tcPr>
            <w:tcW w:w="285" w:type="pct"/>
            <w:hideMark/>
          </w:tcPr>
          <w:p w14:paraId="2DD69096" w14:textId="61915AC9" w:rsidR="001445FB" w:rsidRPr="00551FA5" w:rsidRDefault="001445FB" w:rsidP="00551FA5">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2</w:t>
            </w:r>
            <w:r w:rsidR="00731A60">
              <w:rPr>
                <w:rFonts w:ascii="CordiaUPC" w:hAnsi="CordiaUPC" w:cs="CordiaUPC"/>
                <w:i/>
                <w:iCs/>
                <w:sz w:val="26"/>
                <w:szCs w:val="26"/>
              </w:rPr>
              <w:t>1</w:t>
            </w:r>
          </w:p>
        </w:tc>
        <w:tc>
          <w:tcPr>
            <w:tcW w:w="141" w:type="pct"/>
          </w:tcPr>
          <w:p w14:paraId="1B759A85" w14:textId="77777777" w:rsidR="001445FB" w:rsidRPr="00551FA5" w:rsidRDefault="001445FB" w:rsidP="00551FA5">
            <w:pPr>
              <w:tabs>
                <w:tab w:val="left" w:pos="720"/>
              </w:tabs>
              <w:spacing w:line="240" w:lineRule="exact"/>
              <w:ind w:right="-105"/>
              <w:rPr>
                <w:rFonts w:ascii="CordiaUPC" w:hAnsi="CordiaUPC" w:cs="CordiaUPC"/>
                <w:sz w:val="26"/>
                <w:szCs w:val="26"/>
              </w:rPr>
            </w:pPr>
          </w:p>
        </w:tc>
        <w:tc>
          <w:tcPr>
            <w:tcW w:w="667" w:type="pct"/>
          </w:tcPr>
          <w:p w14:paraId="09B5937F" w14:textId="71BD1B0C" w:rsidR="001445FB" w:rsidRPr="00B40BE9" w:rsidRDefault="00744419"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80,730</w:t>
            </w:r>
          </w:p>
        </w:tc>
        <w:tc>
          <w:tcPr>
            <w:tcW w:w="143" w:type="pct"/>
          </w:tcPr>
          <w:p w14:paraId="15E824F0" w14:textId="77777777" w:rsidR="001445FB" w:rsidRPr="00551FA5" w:rsidRDefault="001445FB" w:rsidP="00551FA5">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5DDCEB4" w14:textId="1694AA91" w:rsidR="001445FB" w:rsidRPr="00686983" w:rsidRDefault="00744419"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47,730</w:t>
            </w:r>
          </w:p>
        </w:tc>
      </w:tr>
      <w:tr w:rsidR="000C7228" w:rsidRPr="00551FA5" w14:paraId="539AF09E" w14:textId="77777777" w:rsidTr="000C7228">
        <w:tc>
          <w:tcPr>
            <w:tcW w:w="1051" w:type="pct"/>
            <w:hideMark/>
          </w:tcPr>
          <w:p w14:paraId="686546F3" w14:textId="3A0DB7F7" w:rsidR="000C7228" w:rsidRPr="00551FA5" w:rsidRDefault="000C7228" w:rsidP="000C722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762" w:type="pct"/>
            <w:vAlign w:val="bottom"/>
          </w:tcPr>
          <w:p w14:paraId="105FD051" w14:textId="74E03081" w:rsidR="000C7228" w:rsidRPr="00551FA5" w:rsidRDefault="00744419"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7,398</w:t>
            </w:r>
          </w:p>
        </w:tc>
        <w:tc>
          <w:tcPr>
            <w:tcW w:w="141" w:type="pct"/>
          </w:tcPr>
          <w:p w14:paraId="46C76674" w14:textId="77777777" w:rsidR="000C7228" w:rsidRPr="00551FA5" w:rsidRDefault="000C7228" w:rsidP="00551FA5">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0C7228" w:rsidRPr="00551FA5" w:rsidRDefault="000C7228" w:rsidP="000C7228">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Pr>
                <w:rFonts w:ascii="CordiaUPC" w:hAnsi="CordiaUPC" w:cs="CordiaUPC"/>
                <w:sz w:val="26"/>
                <w:szCs w:val="26"/>
              </w:rPr>
              <w:t xml:space="preserve"> </w:t>
            </w:r>
            <w:r w:rsidRPr="00551FA5">
              <w:rPr>
                <w:rFonts w:ascii="CordiaUPC" w:hAnsi="CordiaUPC" w:cs="CordiaUPC" w:hint="cs"/>
                <w:sz w:val="26"/>
                <w:szCs w:val="26"/>
              </w:rPr>
              <w:t>liabilities</w:t>
            </w:r>
          </w:p>
        </w:tc>
        <w:tc>
          <w:tcPr>
            <w:tcW w:w="285" w:type="pct"/>
            <w:hideMark/>
          </w:tcPr>
          <w:p w14:paraId="74213612" w14:textId="6B650901" w:rsidR="000C7228" w:rsidRPr="00551FA5" w:rsidRDefault="000C7228" w:rsidP="000C7228">
            <w:pPr>
              <w:tabs>
                <w:tab w:val="left" w:pos="720"/>
              </w:tabs>
              <w:spacing w:line="240" w:lineRule="exact"/>
              <w:ind w:right="-105"/>
              <w:jc w:val="center"/>
              <w:rPr>
                <w:rFonts w:ascii="CordiaUPC" w:hAnsi="CordiaUPC" w:cs="CordiaUPC"/>
                <w:i/>
                <w:iCs/>
                <w:sz w:val="26"/>
                <w:szCs w:val="26"/>
              </w:rPr>
            </w:pPr>
            <w:r w:rsidRPr="00551FA5">
              <w:rPr>
                <w:rFonts w:ascii="CordiaUPC" w:hAnsi="CordiaUPC" w:cs="CordiaUPC" w:hint="cs"/>
                <w:i/>
                <w:iCs/>
                <w:sz w:val="26"/>
                <w:szCs w:val="26"/>
              </w:rPr>
              <w:t>1</w:t>
            </w:r>
            <w:r w:rsidR="00731A60">
              <w:rPr>
                <w:rFonts w:ascii="CordiaUPC" w:hAnsi="CordiaUPC" w:cs="CordiaUPC"/>
                <w:i/>
                <w:iCs/>
                <w:sz w:val="26"/>
                <w:szCs w:val="26"/>
              </w:rPr>
              <w:t>1</w:t>
            </w:r>
          </w:p>
        </w:tc>
        <w:tc>
          <w:tcPr>
            <w:tcW w:w="141" w:type="pct"/>
          </w:tcPr>
          <w:p w14:paraId="39244B6C" w14:textId="77777777" w:rsidR="000C7228" w:rsidRPr="00551FA5" w:rsidRDefault="000C7228" w:rsidP="00551FA5">
            <w:pPr>
              <w:tabs>
                <w:tab w:val="left" w:pos="720"/>
              </w:tabs>
              <w:spacing w:line="240" w:lineRule="exact"/>
              <w:ind w:right="-105"/>
              <w:rPr>
                <w:rFonts w:ascii="CordiaUPC" w:hAnsi="CordiaUPC" w:cs="CordiaUPC"/>
                <w:sz w:val="26"/>
                <w:szCs w:val="26"/>
              </w:rPr>
            </w:pPr>
          </w:p>
        </w:tc>
        <w:tc>
          <w:tcPr>
            <w:tcW w:w="667" w:type="pct"/>
            <w:vAlign w:val="bottom"/>
          </w:tcPr>
          <w:p w14:paraId="406E43E1" w14:textId="1944B064" w:rsidR="000C7228" w:rsidRPr="00B40BE9" w:rsidRDefault="00744419"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9,054</w:t>
            </w:r>
          </w:p>
        </w:tc>
        <w:tc>
          <w:tcPr>
            <w:tcW w:w="143" w:type="pct"/>
            <w:vAlign w:val="bottom"/>
          </w:tcPr>
          <w:p w14:paraId="612ED9D1" w14:textId="77777777" w:rsidR="000C7228" w:rsidRPr="00551FA5" w:rsidRDefault="000C7228" w:rsidP="00551FA5">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5D6700EA" w14:textId="69EF9059" w:rsidR="000C7228" w:rsidRPr="00686983" w:rsidRDefault="00744419"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1,656</w:t>
            </w:r>
          </w:p>
        </w:tc>
      </w:tr>
      <w:tr w:rsidR="001445FB" w:rsidRPr="00551FA5" w14:paraId="10EF7DAA" w14:textId="77777777" w:rsidTr="000C7228">
        <w:tc>
          <w:tcPr>
            <w:tcW w:w="1051" w:type="pct"/>
            <w:hideMark/>
          </w:tcPr>
          <w:p w14:paraId="7A0DAE8B" w14:textId="77777777" w:rsidR="001445FB" w:rsidRPr="00551FA5" w:rsidRDefault="001445FB" w:rsidP="00551FA5">
            <w:pPr>
              <w:pStyle w:val="a"/>
              <w:tabs>
                <w:tab w:val="left" w:pos="720"/>
              </w:tabs>
              <w:spacing w:line="240" w:lineRule="exact"/>
              <w:ind w:right="-43"/>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left w:val="nil"/>
              <w:bottom w:val="double" w:sz="4" w:space="0" w:color="auto"/>
              <w:right w:val="nil"/>
            </w:tcBorders>
            <w:vAlign w:val="bottom"/>
          </w:tcPr>
          <w:p w14:paraId="79EDFFD5" w14:textId="112D084A" w:rsidR="001445FB" w:rsidRPr="00551FA5" w:rsidRDefault="00744419" w:rsidP="00551FA5">
            <w:pPr>
              <w:tabs>
                <w:tab w:val="decimal" w:pos="1232"/>
              </w:tabs>
              <w:spacing w:line="240" w:lineRule="exact"/>
              <w:rPr>
                <w:rFonts w:ascii="CordiaUPC" w:hAnsi="CordiaUPC" w:cs="CordiaUPC"/>
                <w:b/>
                <w:bCs/>
                <w:sz w:val="26"/>
                <w:szCs w:val="26"/>
                <w:cs/>
              </w:rPr>
            </w:pPr>
            <w:r>
              <w:rPr>
                <w:rFonts w:ascii="CordiaUPC" w:hAnsi="CordiaUPC" w:cs="CordiaUPC"/>
                <w:b/>
                <w:bCs/>
                <w:sz w:val="26"/>
                <w:szCs w:val="26"/>
              </w:rPr>
              <w:t>40,398</w:t>
            </w:r>
          </w:p>
        </w:tc>
        <w:tc>
          <w:tcPr>
            <w:tcW w:w="141" w:type="pct"/>
          </w:tcPr>
          <w:p w14:paraId="3A7C799A"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190" w:type="pct"/>
          </w:tcPr>
          <w:p w14:paraId="640E8F58" w14:textId="77777777" w:rsidR="001445FB" w:rsidRPr="00551FA5" w:rsidRDefault="001445FB" w:rsidP="00551FA5">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1445FB" w:rsidRPr="00551FA5" w:rsidRDefault="001445FB" w:rsidP="00551FA5">
            <w:pPr>
              <w:tabs>
                <w:tab w:val="left" w:pos="720"/>
              </w:tabs>
              <w:spacing w:line="240" w:lineRule="exact"/>
              <w:ind w:right="-105"/>
              <w:rPr>
                <w:rFonts w:ascii="CordiaUPC" w:hAnsi="CordiaUPC" w:cs="CordiaUPC"/>
                <w:b/>
                <w:bCs/>
                <w:sz w:val="26"/>
                <w:szCs w:val="26"/>
              </w:rPr>
            </w:pPr>
          </w:p>
        </w:tc>
        <w:tc>
          <w:tcPr>
            <w:tcW w:w="141" w:type="pct"/>
          </w:tcPr>
          <w:p w14:paraId="55E36A3A" w14:textId="77777777" w:rsidR="001445FB" w:rsidRPr="00551FA5" w:rsidRDefault="001445FB" w:rsidP="00551FA5">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06F0A84" w14:textId="1C6F7C66" w:rsidR="001445FB" w:rsidRPr="00B40BE9" w:rsidRDefault="00744419" w:rsidP="00551FA5">
            <w:pPr>
              <w:tabs>
                <w:tab w:val="decimal" w:pos="978"/>
              </w:tabs>
              <w:spacing w:line="240" w:lineRule="exact"/>
              <w:ind w:right="66"/>
              <w:rPr>
                <w:rFonts w:ascii="CordiaUPC" w:hAnsi="CordiaUPC" w:cs="CordiaUPC"/>
                <w:b/>
                <w:bCs/>
                <w:sz w:val="26"/>
                <w:szCs w:val="26"/>
              </w:rPr>
            </w:pPr>
            <w:r>
              <w:rPr>
                <w:rFonts w:ascii="CordiaUPC" w:hAnsi="CordiaUPC" w:cs="CordiaUPC"/>
                <w:b/>
                <w:bCs/>
                <w:sz w:val="26"/>
                <w:szCs w:val="26"/>
              </w:rPr>
              <w:t>89,784</w:t>
            </w:r>
          </w:p>
        </w:tc>
        <w:tc>
          <w:tcPr>
            <w:tcW w:w="143" w:type="pct"/>
            <w:vAlign w:val="bottom"/>
          </w:tcPr>
          <w:p w14:paraId="0EF31C75" w14:textId="77777777" w:rsidR="001445FB" w:rsidRPr="00551FA5" w:rsidRDefault="001445FB" w:rsidP="00551FA5">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1F977851" w14:textId="3385FB84" w:rsidR="001445FB" w:rsidRPr="000929CB" w:rsidRDefault="00744419" w:rsidP="00551FA5">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49,386</w:t>
            </w:r>
          </w:p>
        </w:tc>
      </w:tr>
    </w:tbl>
    <w:p w14:paraId="1156BC9E" w14:textId="77777777" w:rsidR="00D522E5" w:rsidRPr="00551FA5" w:rsidRDefault="00D522E5" w:rsidP="00551FA5">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7"/>
        <w:gridCol w:w="1440"/>
        <w:gridCol w:w="266"/>
        <w:gridCol w:w="1346"/>
        <w:gridCol w:w="359"/>
        <w:gridCol w:w="539"/>
        <w:gridCol w:w="266"/>
        <w:gridCol w:w="1261"/>
        <w:gridCol w:w="270"/>
        <w:gridCol w:w="1716"/>
      </w:tblGrid>
      <w:tr w:rsidR="00500589" w:rsidRPr="00551FA5" w14:paraId="42BBEBCD" w14:textId="77777777" w:rsidTr="00FC0EF0">
        <w:trPr>
          <w:tblHeader/>
        </w:trPr>
        <w:tc>
          <w:tcPr>
            <w:tcW w:w="5000" w:type="pct"/>
            <w:gridSpan w:val="10"/>
          </w:tcPr>
          <w:p w14:paraId="7CB18EB0" w14:textId="683F37C7" w:rsidR="00500589" w:rsidRPr="00551FA5" w:rsidRDefault="00500589" w:rsidP="00551FA5">
            <w:pPr>
              <w:pStyle w:val="Caption"/>
              <w:tabs>
                <w:tab w:val="left" w:pos="720"/>
              </w:tabs>
              <w:spacing w:line="240" w:lineRule="exact"/>
              <w:ind w:left="-111" w:right="-43"/>
              <w:jc w:val="center"/>
              <w:rPr>
                <w:rFonts w:ascii="CordiaUPC" w:hAnsi="CordiaUPC" w:cs="CordiaUPC"/>
                <w:i w:val="0"/>
                <w:iCs/>
                <w:sz w:val="26"/>
                <w:szCs w:val="26"/>
              </w:rPr>
            </w:pPr>
            <w:r w:rsidRPr="00551FA5">
              <w:rPr>
                <w:rFonts w:ascii="CordiaUPC" w:hAnsi="CordiaUPC" w:cs="CordiaUPC" w:hint="cs"/>
                <w:b/>
                <w:bCs w:val="0"/>
                <w:i w:val="0"/>
                <w:iCs/>
                <w:sz w:val="26"/>
                <w:szCs w:val="26"/>
              </w:rPr>
              <w:t>Bank only</w:t>
            </w:r>
          </w:p>
        </w:tc>
      </w:tr>
      <w:tr w:rsidR="00500589" w:rsidRPr="00551FA5" w14:paraId="3537B914" w14:textId="77777777" w:rsidTr="000C7228">
        <w:trPr>
          <w:tblHeader/>
        </w:trPr>
        <w:tc>
          <w:tcPr>
            <w:tcW w:w="1051" w:type="pct"/>
            <w:vAlign w:val="bottom"/>
          </w:tcPr>
          <w:p w14:paraId="3E51E6AC"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cs/>
              </w:rPr>
            </w:pPr>
            <w:r w:rsidRPr="00551FA5">
              <w:rPr>
                <w:rFonts w:ascii="CordiaUPC" w:hAnsi="CordiaUPC" w:cs="CordiaUPC" w:hint="cs"/>
                <w:sz w:val="26"/>
                <w:szCs w:val="26"/>
              </w:rPr>
              <w:t>Type of financial instruments</w:t>
            </w:r>
          </w:p>
        </w:tc>
        <w:tc>
          <w:tcPr>
            <w:tcW w:w="762" w:type="pct"/>
            <w:vAlign w:val="bottom"/>
            <w:hideMark/>
          </w:tcPr>
          <w:p w14:paraId="1E1A0A9E" w14:textId="254FB60F" w:rsidR="00500589" w:rsidRPr="00551FA5" w:rsidRDefault="00EE3F58"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sz w:val="26"/>
                <w:szCs w:val="26"/>
              </w:rPr>
              <w:t>A</w:t>
            </w:r>
            <w:r w:rsidR="00500589" w:rsidRPr="00551FA5">
              <w:rPr>
                <w:rFonts w:ascii="CordiaUPC" w:hAnsi="CordiaUPC" w:cs="CordiaUPC" w:hint="cs"/>
                <w:sz w:val="26"/>
                <w:szCs w:val="26"/>
              </w:rPr>
              <w:t>mount presented in statement of financial position</w:t>
            </w:r>
          </w:p>
        </w:tc>
        <w:tc>
          <w:tcPr>
            <w:tcW w:w="141" w:type="pct"/>
            <w:vAlign w:val="bottom"/>
          </w:tcPr>
          <w:p w14:paraId="6815FF5A"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p w14:paraId="156EBDE4"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Items in statement of financial position</w:t>
            </w:r>
          </w:p>
        </w:tc>
        <w:tc>
          <w:tcPr>
            <w:tcW w:w="190" w:type="pct"/>
            <w:vAlign w:val="bottom"/>
          </w:tcPr>
          <w:p w14:paraId="5477907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551FA5" w:rsidRDefault="00500589" w:rsidP="00551FA5">
            <w:pPr>
              <w:tabs>
                <w:tab w:val="left" w:pos="720"/>
              </w:tabs>
              <w:spacing w:line="240" w:lineRule="exact"/>
              <w:ind w:left="-111" w:right="-43"/>
              <w:jc w:val="center"/>
              <w:rPr>
                <w:rFonts w:ascii="CordiaUPC" w:hAnsi="CordiaUPC" w:cs="CordiaUPC"/>
                <w:i/>
                <w:iCs/>
                <w:sz w:val="26"/>
                <w:szCs w:val="26"/>
              </w:rPr>
            </w:pPr>
          </w:p>
          <w:p w14:paraId="17C4DC53" w14:textId="77777777" w:rsidR="00500589" w:rsidRPr="00551FA5" w:rsidRDefault="00500589" w:rsidP="00551FA5">
            <w:pPr>
              <w:tabs>
                <w:tab w:val="left" w:pos="720"/>
              </w:tabs>
              <w:spacing w:line="240" w:lineRule="exact"/>
              <w:ind w:left="-111" w:right="-43"/>
              <w:jc w:val="center"/>
              <w:rPr>
                <w:rFonts w:ascii="CordiaUPC" w:hAnsi="CordiaUPC" w:cs="CordiaUPC"/>
                <w:i/>
                <w:iCs/>
                <w:sz w:val="26"/>
                <w:szCs w:val="26"/>
              </w:rPr>
            </w:pPr>
          </w:p>
          <w:p w14:paraId="1DE008DD" w14:textId="56612034" w:rsidR="00500589" w:rsidRPr="00551FA5" w:rsidRDefault="00500589" w:rsidP="00551FA5">
            <w:pPr>
              <w:tabs>
                <w:tab w:val="left" w:pos="720"/>
              </w:tabs>
              <w:spacing w:line="240" w:lineRule="exact"/>
              <w:ind w:left="-111" w:right="-43"/>
              <w:jc w:val="center"/>
              <w:rPr>
                <w:rFonts w:ascii="CordiaUPC" w:hAnsi="CordiaUPC" w:cs="CordiaUPC"/>
                <w:sz w:val="26"/>
                <w:szCs w:val="26"/>
              </w:rPr>
            </w:pPr>
            <w:r w:rsidRPr="00551FA5">
              <w:rPr>
                <w:rFonts w:ascii="CordiaUPC" w:hAnsi="CordiaUPC" w:cs="CordiaUPC" w:hint="cs"/>
                <w:i/>
                <w:iCs/>
                <w:sz w:val="26"/>
                <w:szCs w:val="26"/>
              </w:rPr>
              <w:t xml:space="preserve">   Note</w:t>
            </w:r>
          </w:p>
        </w:tc>
        <w:tc>
          <w:tcPr>
            <w:tcW w:w="141" w:type="pct"/>
            <w:vAlign w:val="bottom"/>
          </w:tcPr>
          <w:p w14:paraId="36C0CA8C"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r w:rsidRPr="00551FA5">
              <w:rPr>
                <w:rFonts w:ascii="CordiaUPC" w:hAnsi="CordiaUPC" w:cs="CordiaUPC" w:hint="cs"/>
                <w:sz w:val="26"/>
                <w:szCs w:val="26"/>
              </w:rPr>
              <w:t>Carrying amount in statement of financial position</w:t>
            </w:r>
          </w:p>
        </w:tc>
        <w:tc>
          <w:tcPr>
            <w:tcW w:w="143" w:type="pct"/>
            <w:vAlign w:val="bottom"/>
          </w:tcPr>
          <w:p w14:paraId="0165057E" w14:textId="77777777" w:rsidR="00500589" w:rsidRPr="00551FA5" w:rsidRDefault="00500589"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Pr>
            </w:pPr>
            <w:r w:rsidRPr="00551FA5">
              <w:rPr>
                <w:rFonts w:ascii="CordiaUPC" w:hAnsi="CordiaUPC" w:cs="CordiaUPC" w:hint="cs"/>
                <w:i w:val="0"/>
                <w:sz w:val="26"/>
                <w:szCs w:val="26"/>
              </w:rPr>
              <w:t xml:space="preserve">Carrying amount </w:t>
            </w:r>
          </w:p>
          <w:p w14:paraId="0D05DE8F" w14:textId="77777777" w:rsidR="00500589" w:rsidRPr="00551FA5" w:rsidRDefault="00500589" w:rsidP="00551FA5">
            <w:pPr>
              <w:pStyle w:val="Caption"/>
              <w:tabs>
                <w:tab w:val="left" w:pos="720"/>
              </w:tabs>
              <w:spacing w:line="240" w:lineRule="exact"/>
              <w:ind w:left="-111" w:right="-43"/>
              <w:jc w:val="center"/>
              <w:rPr>
                <w:rFonts w:ascii="CordiaUPC" w:hAnsi="CordiaUPC" w:cs="CordiaUPC"/>
                <w:b/>
                <w:bCs w:val="0"/>
                <w:i w:val="0"/>
                <w:sz w:val="26"/>
                <w:szCs w:val="26"/>
                <w:rtl/>
              </w:rPr>
            </w:pPr>
            <w:r w:rsidRPr="00551FA5">
              <w:rPr>
                <w:rFonts w:ascii="CordiaUPC" w:hAnsi="CordiaUPC" w:cs="CordiaUPC" w:hint="cs"/>
                <w:i w:val="0"/>
                <w:sz w:val="26"/>
                <w:szCs w:val="26"/>
              </w:rPr>
              <w:t>in statement of financial position that are not qualify for offsetting</w:t>
            </w:r>
          </w:p>
        </w:tc>
      </w:tr>
      <w:tr w:rsidR="00500589" w:rsidRPr="00551FA5" w14:paraId="4F0301AC" w14:textId="77777777" w:rsidTr="000C7228">
        <w:trPr>
          <w:tblHeader/>
        </w:trPr>
        <w:tc>
          <w:tcPr>
            <w:tcW w:w="1051" w:type="pct"/>
            <w:vAlign w:val="bottom"/>
          </w:tcPr>
          <w:p w14:paraId="35C3FB09" w14:textId="77777777" w:rsidR="00500589" w:rsidRPr="00551FA5" w:rsidRDefault="00500589" w:rsidP="00551FA5">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cs/>
              </w:rPr>
            </w:pPr>
            <w:r w:rsidRPr="00551FA5">
              <w:rPr>
                <w:rFonts w:ascii="CordiaUPC" w:hAnsi="CordiaUPC" w:cs="CordiaUPC" w:hint="cs"/>
                <w:i/>
                <w:iCs/>
                <w:sz w:val="26"/>
                <w:szCs w:val="26"/>
              </w:rPr>
              <w:t>(in million Baht)</w:t>
            </w:r>
          </w:p>
        </w:tc>
        <w:tc>
          <w:tcPr>
            <w:tcW w:w="141" w:type="pct"/>
            <w:vAlign w:val="bottom"/>
          </w:tcPr>
          <w:p w14:paraId="375249DD"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tl/>
                <w:cs/>
              </w:rPr>
            </w:pPr>
            <w:r w:rsidRPr="00551FA5">
              <w:rPr>
                <w:rFonts w:ascii="CordiaUPC" w:hAnsi="CordiaUPC" w:cs="CordiaUPC" w:hint="cs"/>
                <w:sz w:val="26"/>
                <w:szCs w:val="26"/>
              </w:rPr>
              <w:t>(in million Baht)</w:t>
            </w:r>
          </w:p>
        </w:tc>
      </w:tr>
      <w:tr w:rsidR="00500589" w:rsidRPr="00551FA5" w14:paraId="70B54313" w14:textId="77777777" w:rsidTr="000C7228">
        <w:trPr>
          <w:tblHeader/>
        </w:trPr>
        <w:tc>
          <w:tcPr>
            <w:tcW w:w="1051" w:type="pct"/>
            <w:vAlign w:val="bottom"/>
            <w:hideMark/>
          </w:tcPr>
          <w:p w14:paraId="4163F29C" w14:textId="475CB7BD" w:rsidR="00500589" w:rsidRPr="00551FA5" w:rsidRDefault="00003E23" w:rsidP="00551FA5">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b/>
                <w:bCs/>
                <w:i/>
                <w:iCs/>
                <w:sz w:val="26"/>
                <w:szCs w:val="26"/>
              </w:rPr>
              <w:t xml:space="preserve">At </w:t>
            </w:r>
            <w:r w:rsidRPr="00003E23">
              <w:rPr>
                <w:rFonts w:ascii="CordiaUPC" w:hAnsi="CordiaUPC" w:cs="CordiaUPC" w:hint="cs"/>
                <w:b/>
                <w:bCs/>
                <w:i/>
                <w:iCs/>
                <w:sz w:val="26"/>
                <w:szCs w:val="26"/>
              </w:rPr>
              <w:t>30 June</w:t>
            </w:r>
            <w:r w:rsidRPr="00551FA5">
              <w:rPr>
                <w:rFonts w:ascii="CordiaUPC" w:hAnsi="CordiaUPC" w:cs="CordiaUPC" w:hint="cs"/>
                <w:b/>
                <w:bCs/>
                <w:i/>
                <w:iCs/>
                <w:sz w:val="26"/>
                <w:szCs w:val="26"/>
              </w:rPr>
              <w:t xml:space="preserve"> 202</w:t>
            </w:r>
            <w:r>
              <w:rPr>
                <w:rFonts w:ascii="CordiaUPC" w:hAnsi="CordiaUPC" w:cs="CordiaUPC"/>
                <w:b/>
                <w:bCs/>
                <w:i/>
                <w:iCs/>
                <w:sz w:val="26"/>
                <w:szCs w:val="26"/>
              </w:rPr>
              <w:t>1</w:t>
            </w:r>
          </w:p>
        </w:tc>
        <w:tc>
          <w:tcPr>
            <w:tcW w:w="762" w:type="pct"/>
            <w:vAlign w:val="bottom"/>
          </w:tcPr>
          <w:p w14:paraId="325F1D5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cs/>
              </w:rPr>
            </w:pPr>
          </w:p>
        </w:tc>
        <w:tc>
          <w:tcPr>
            <w:tcW w:w="141" w:type="pct"/>
            <w:vAlign w:val="bottom"/>
          </w:tcPr>
          <w:p w14:paraId="05F493AE"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12D2393B"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25EA36B2"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25410F3A"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141" w:type="pct"/>
            <w:vAlign w:val="bottom"/>
          </w:tcPr>
          <w:p w14:paraId="4BF1DF43"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Pr>
            </w:pPr>
          </w:p>
        </w:tc>
        <w:tc>
          <w:tcPr>
            <w:tcW w:w="667" w:type="pct"/>
            <w:vAlign w:val="bottom"/>
          </w:tcPr>
          <w:p w14:paraId="190EFA37" w14:textId="77777777" w:rsidR="00500589" w:rsidRPr="00551FA5" w:rsidRDefault="00500589" w:rsidP="00551FA5">
            <w:pPr>
              <w:tabs>
                <w:tab w:val="left" w:pos="720"/>
              </w:tabs>
              <w:spacing w:line="240" w:lineRule="exact"/>
              <w:ind w:left="-111" w:right="-43"/>
              <w:jc w:val="center"/>
              <w:rPr>
                <w:rFonts w:ascii="CordiaUPC" w:hAnsi="CordiaUPC" w:cs="CordiaUPC"/>
                <w:sz w:val="26"/>
                <w:szCs w:val="26"/>
                <w:rtl/>
                <w:cs/>
              </w:rPr>
            </w:pPr>
          </w:p>
        </w:tc>
        <w:tc>
          <w:tcPr>
            <w:tcW w:w="143" w:type="pct"/>
            <w:vAlign w:val="bottom"/>
          </w:tcPr>
          <w:p w14:paraId="6EA1C088" w14:textId="77777777" w:rsidR="00500589" w:rsidRPr="00551FA5" w:rsidRDefault="00500589" w:rsidP="00551FA5">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tcPr>
          <w:p w14:paraId="4E641638" w14:textId="77777777" w:rsidR="00500589" w:rsidRPr="00551FA5" w:rsidRDefault="00500589" w:rsidP="00551FA5">
            <w:pPr>
              <w:pStyle w:val="Caption"/>
              <w:tabs>
                <w:tab w:val="left" w:pos="720"/>
              </w:tabs>
              <w:spacing w:line="240" w:lineRule="exact"/>
              <w:ind w:left="-111" w:right="-43"/>
              <w:jc w:val="center"/>
              <w:rPr>
                <w:rFonts w:ascii="CordiaUPC" w:hAnsi="CordiaUPC" w:cs="CordiaUPC"/>
                <w:i w:val="0"/>
                <w:sz w:val="26"/>
                <w:szCs w:val="26"/>
                <w:rtl/>
              </w:rPr>
            </w:pPr>
          </w:p>
        </w:tc>
      </w:tr>
      <w:tr w:rsidR="00500589" w:rsidRPr="00551FA5" w14:paraId="76D2153B" w14:textId="77777777" w:rsidTr="000C7228">
        <w:tc>
          <w:tcPr>
            <w:tcW w:w="1051" w:type="pct"/>
            <w:hideMark/>
          </w:tcPr>
          <w:p w14:paraId="74DB1CD8" w14:textId="77777777" w:rsidR="00500589" w:rsidRPr="00551FA5" w:rsidRDefault="00500589"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assets</w:t>
            </w:r>
          </w:p>
        </w:tc>
        <w:tc>
          <w:tcPr>
            <w:tcW w:w="762" w:type="pct"/>
          </w:tcPr>
          <w:p w14:paraId="14EE8EDF" w14:textId="77777777" w:rsidR="00500589" w:rsidRPr="00551FA5" w:rsidRDefault="00500589" w:rsidP="00551FA5">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551FA5" w:rsidRDefault="00500589" w:rsidP="00551FA5">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551FA5" w:rsidRDefault="00500589" w:rsidP="00551FA5">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551FA5" w:rsidRDefault="00500589" w:rsidP="00551FA5">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551FA5" w:rsidRDefault="00500589" w:rsidP="00551FA5">
            <w:pPr>
              <w:pStyle w:val="Caption"/>
              <w:tabs>
                <w:tab w:val="left" w:pos="720"/>
              </w:tabs>
              <w:spacing w:line="240" w:lineRule="exact"/>
              <w:ind w:left="-87" w:right="-43"/>
              <w:jc w:val="center"/>
              <w:rPr>
                <w:rFonts w:ascii="CordiaUPC" w:hAnsi="CordiaUPC" w:cs="CordiaUPC"/>
                <w:b/>
                <w:bCs w:val="0"/>
                <w:sz w:val="26"/>
                <w:szCs w:val="26"/>
              </w:rPr>
            </w:pPr>
          </w:p>
        </w:tc>
      </w:tr>
      <w:tr w:rsidR="00C02845" w:rsidRPr="00551FA5" w14:paraId="4E79A1AA" w14:textId="77777777" w:rsidTr="000C7228">
        <w:tc>
          <w:tcPr>
            <w:tcW w:w="1051" w:type="pct"/>
            <w:hideMark/>
          </w:tcPr>
          <w:p w14:paraId="74857616" w14:textId="77777777" w:rsidR="00C02845" w:rsidRPr="00551FA5" w:rsidRDefault="00C02845" w:rsidP="00551FA5">
            <w:pPr>
              <w:pStyle w:val="a"/>
              <w:tabs>
                <w:tab w:val="left" w:pos="720"/>
              </w:tabs>
              <w:spacing w:line="240" w:lineRule="exact"/>
              <w:ind w:left="156" w:right="-43" w:hanging="156"/>
              <w:rPr>
                <w:rFonts w:ascii="CordiaUPC" w:hAnsi="CordiaUPC" w:cs="CordiaUPC"/>
                <w:sz w:val="26"/>
                <w:szCs w:val="26"/>
                <w:lang w:val="en-US"/>
              </w:rPr>
            </w:pPr>
            <w:r w:rsidRPr="00551FA5">
              <w:rPr>
                <w:rFonts w:ascii="CordiaUPC" w:hAnsi="CordiaUPC" w:cs="CordiaUPC" w:hint="cs"/>
                <w:sz w:val="26"/>
                <w:szCs w:val="26"/>
              </w:rPr>
              <w:t>Reverse</w:t>
            </w:r>
            <w:r w:rsidRPr="00551FA5">
              <w:rPr>
                <w:rFonts w:ascii="CordiaUPC" w:hAnsi="CordiaUPC" w:cs="CordiaUPC" w:hint="cs"/>
                <w:sz w:val="26"/>
                <w:szCs w:val="26"/>
                <w:cs/>
              </w:rPr>
              <w:t xml:space="preserve"> </w:t>
            </w:r>
            <w:r w:rsidRPr="00551FA5">
              <w:rPr>
                <w:rFonts w:ascii="CordiaUPC" w:hAnsi="CordiaUPC" w:cs="CordiaUPC" w:hint="cs"/>
                <w:sz w:val="26"/>
                <w:szCs w:val="26"/>
              </w:rPr>
              <w:t>sale-and-repurchase</w:t>
            </w:r>
          </w:p>
        </w:tc>
        <w:tc>
          <w:tcPr>
            <w:tcW w:w="762" w:type="pct"/>
          </w:tcPr>
          <w:p w14:paraId="53450F14" w14:textId="77777777" w:rsidR="00AB03F6" w:rsidRDefault="00AB03F6" w:rsidP="00551FA5">
            <w:pPr>
              <w:tabs>
                <w:tab w:val="decimal" w:pos="1232"/>
              </w:tabs>
              <w:spacing w:line="240" w:lineRule="exact"/>
              <w:rPr>
                <w:rFonts w:ascii="CordiaUPC" w:hAnsi="CordiaUPC" w:cs="CordiaUPC"/>
                <w:sz w:val="26"/>
                <w:szCs w:val="26"/>
                <w:lang w:val="en-US"/>
              </w:rPr>
            </w:pPr>
          </w:p>
          <w:p w14:paraId="3F101B5C" w14:textId="5E21D714" w:rsidR="00511E78" w:rsidRPr="00551FA5" w:rsidRDefault="00E51372" w:rsidP="00551FA5">
            <w:pPr>
              <w:tabs>
                <w:tab w:val="decimal" w:pos="1232"/>
              </w:tabs>
              <w:spacing w:line="240" w:lineRule="exact"/>
              <w:rPr>
                <w:rFonts w:ascii="CordiaUPC" w:hAnsi="CordiaUPC" w:cs="CordiaUPC"/>
                <w:sz w:val="26"/>
                <w:szCs w:val="26"/>
                <w:cs/>
                <w:lang w:val="en-US"/>
              </w:rPr>
            </w:pPr>
            <w:r>
              <w:rPr>
                <w:rFonts w:ascii="CordiaUPC" w:hAnsi="CordiaUPC" w:cs="CordiaUPC"/>
                <w:sz w:val="26"/>
                <w:szCs w:val="26"/>
                <w:lang w:val="en-US"/>
              </w:rPr>
              <w:t>46,425</w:t>
            </w:r>
          </w:p>
        </w:tc>
        <w:tc>
          <w:tcPr>
            <w:tcW w:w="141" w:type="pct"/>
          </w:tcPr>
          <w:p w14:paraId="67F66B84" w14:textId="77777777" w:rsidR="00C02845" w:rsidRPr="00551FA5" w:rsidRDefault="00C02845" w:rsidP="00551FA5">
            <w:pPr>
              <w:tabs>
                <w:tab w:val="left" w:pos="720"/>
              </w:tabs>
              <w:spacing w:line="240" w:lineRule="exact"/>
              <w:ind w:right="-105"/>
              <w:rPr>
                <w:rFonts w:ascii="CordiaUPC" w:hAnsi="CordiaUPC" w:cs="CordiaUPC"/>
                <w:sz w:val="26"/>
                <w:szCs w:val="26"/>
              </w:rPr>
            </w:pPr>
          </w:p>
        </w:tc>
        <w:tc>
          <w:tcPr>
            <w:tcW w:w="712" w:type="pct"/>
            <w:hideMark/>
          </w:tcPr>
          <w:p w14:paraId="738791A6" w14:textId="77777777" w:rsidR="00C02845" w:rsidRPr="00551FA5" w:rsidRDefault="00C02845" w:rsidP="000B7144">
            <w:pPr>
              <w:spacing w:line="240" w:lineRule="exact"/>
              <w:ind w:left="158" w:right="-101" w:hanging="158"/>
              <w:rPr>
                <w:rFonts w:ascii="CordiaUPC" w:hAnsi="CordiaUPC" w:cs="CordiaUPC"/>
                <w:sz w:val="26"/>
                <w:szCs w:val="26"/>
                <w:rtl/>
                <w:cs/>
              </w:rPr>
            </w:pPr>
            <w:r w:rsidRPr="00551FA5">
              <w:rPr>
                <w:rFonts w:ascii="CordiaUPC" w:hAnsi="CordiaUPC" w:cs="CordiaUPC" w:hint="cs"/>
                <w:sz w:val="26"/>
                <w:szCs w:val="26"/>
              </w:rPr>
              <w:t>Interbank and money market items (Assets)</w:t>
            </w:r>
          </w:p>
        </w:tc>
        <w:tc>
          <w:tcPr>
            <w:tcW w:w="190" w:type="pct"/>
          </w:tcPr>
          <w:p w14:paraId="32EB8052"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285" w:type="pct"/>
            <w:hideMark/>
          </w:tcPr>
          <w:p w14:paraId="3F1CE65C" w14:textId="77777777" w:rsidR="00AB03F6" w:rsidRDefault="00AB03F6" w:rsidP="00551FA5">
            <w:pPr>
              <w:tabs>
                <w:tab w:val="left" w:pos="720"/>
              </w:tabs>
              <w:spacing w:line="240" w:lineRule="exact"/>
              <w:ind w:right="-105"/>
              <w:jc w:val="center"/>
              <w:rPr>
                <w:rFonts w:ascii="CordiaUPC" w:hAnsi="CordiaUPC" w:cs="CordiaUPC"/>
                <w:i/>
                <w:iCs/>
                <w:sz w:val="26"/>
                <w:szCs w:val="26"/>
              </w:rPr>
            </w:pPr>
          </w:p>
          <w:p w14:paraId="0FA69CBD" w14:textId="2C9DDC65" w:rsidR="00C02845" w:rsidRPr="00551FA5" w:rsidRDefault="00C02845" w:rsidP="00551FA5">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w:t>
            </w:r>
            <w:r w:rsidR="00731A60">
              <w:rPr>
                <w:rFonts w:ascii="CordiaUPC" w:hAnsi="CordiaUPC" w:cs="CordiaUPC"/>
                <w:i/>
                <w:iCs/>
                <w:sz w:val="26"/>
                <w:szCs w:val="26"/>
              </w:rPr>
              <w:t>0</w:t>
            </w:r>
          </w:p>
        </w:tc>
        <w:tc>
          <w:tcPr>
            <w:tcW w:w="141" w:type="pct"/>
          </w:tcPr>
          <w:p w14:paraId="05D7B510" w14:textId="77777777" w:rsidR="00C02845" w:rsidRPr="00551FA5" w:rsidRDefault="00C02845" w:rsidP="00551FA5">
            <w:pPr>
              <w:tabs>
                <w:tab w:val="left" w:pos="720"/>
              </w:tabs>
              <w:spacing w:line="240" w:lineRule="exact"/>
              <w:ind w:right="-105"/>
              <w:rPr>
                <w:rFonts w:ascii="CordiaUPC" w:hAnsi="CordiaUPC" w:cs="CordiaUPC"/>
                <w:sz w:val="26"/>
                <w:szCs w:val="26"/>
              </w:rPr>
            </w:pPr>
          </w:p>
        </w:tc>
        <w:tc>
          <w:tcPr>
            <w:tcW w:w="667" w:type="pct"/>
          </w:tcPr>
          <w:p w14:paraId="595A0DB6" w14:textId="77777777" w:rsidR="00AB03F6" w:rsidRDefault="00AB03F6" w:rsidP="00551FA5">
            <w:pPr>
              <w:tabs>
                <w:tab w:val="decimal" w:pos="978"/>
              </w:tabs>
              <w:spacing w:line="240" w:lineRule="exact"/>
              <w:rPr>
                <w:rFonts w:ascii="CordiaUPC" w:hAnsi="CordiaUPC" w:cs="CordiaUPC"/>
                <w:sz w:val="26"/>
                <w:szCs w:val="26"/>
              </w:rPr>
            </w:pPr>
          </w:p>
          <w:p w14:paraId="3F49D558" w14:textId="1B6052ED" w:rsidR="00C02845" w:rsidRPr="00551FA5" w:rsidRDefault="00E51372" w:rsidP="00551FA5">
            <w:pPr>
              <w:tabs>
                <w:tab w:val="decimal" w:pos="978"/>
              </w:tabs>
              <w:spacing w:line="240" w:lineRule="exact"/>
              <w:rPr>
                <w:rFonts w:ascii="CordiaUPC" w:hAnsi="CordiaUPC" w:cs="CordiaUPC"/>
                <w:sz w:val="26"/>
                <w:szCs w:val="26"/>
              </w:rPr>
            </w:pPr>
            <w:r>
              <w:rPr>
                <w:rFonts w:ascii="CordiaUPC" w:hAnsi="CordiaUPC" w:cs="CordiaUPC"/>
                <w:sz w:val="26"/>
                <w:szCs w:val="26"/>
              </w:rPr>
              <w:t>260,089</w:t>
            </w:r>
          </w:p>
        </w:tc>
        <w:tc>
          <w:tcPr>
            <w:tcW w:w="143" w:type="pct"/>
          </w:tcPr>
          <w:p w14:paraId="0E8A6318" w14:textId="77777777" w:rsidR="00C02845" w:rsidRPr="00551FA5" w:rsidRDefault="00C02845" w:rsidP="00551FA5">
            <w:pPr>
              <w:pStyle w:val="Caption"/>
              <w:tabs>
                <w:tab w:val="decimal" w:pos="978"/>
              </w:tabs>
              <w:spacing w:line="240" w:lineRule="exact"/>
              <w:ind w:left="-87" w:right="-43"/>
              <w:rPr>
                <w:rFonts w:ascii="CordiaUPC" w:hAnsi="CordiaUPC" w:cs="CordiaUPC"/>
                <w:b/>
                <w:bCs w:val="0"/>
                <w:sz w:val="26"/>
                <w:szCs w:val="26"/>
              </w:rPr>
            </w:pPr>
          </w:p>
        </w:tc>
        <w:tc>
          <w:tcPr>
            <w:tcW w:w="908" w:type="pct"/>
          </w:tcPr>
          <w:p w14:paraId="44E55294" w14:textId="77777777" w:rsidR="00AB03F6" w:rsidRDefault="00AB03F6" w:rsidP="00551FA5">
            <w:pPr>
              <w:pStyle w:val="Caption"/>
              <w:tabs>
                <w:tab w:val="decimal" w:pos="1427"/>
              </w:tabs>
              <w:spacing w:line="240" w:lineRule="exact"/>
              <w:ind w:left="-87"/>
              <w:rPr>
                <w:rFonts w:ascii="CordiaUPC" w:hAnsi="CordiaUPC" w:cs="CordiaUPC"/>
                <w:i w:val="0"/>
                <w:iCs/>
                <w:sz w:val="26"/>
                <w:szCs w:val="26"/>
              </w:rPr>
            </w:pPr>
          </w:p>
          <w:p w14:paraId="6E084630" w14:textId="6ECCE11F" w:rsidR="00C02845" w:rsidRPr="003764A1" w:rsidRDefault="00E51372"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213,664</w:t>
            </w:r>
          </w:p>
        </w:tc>
      </w:tr>
      <w:tr w:rsidR="000C7228" w:rsidRPr="00551FA5" w14:paraId="70D502BE" w14:textId="77777777" w:rsidTr="000C7228">
        <w:tc>
          <w:tcPr>
            <w:tcW w:w="1051" w:type="pct"/>
            <w:hideMark/>
          </w:tcPr>
          <w:p w14:paraId="2B3BC4E9" w14:textId="22BF55C3" w:rsidR="000C7228" w:rsidRPr="00551FA5" w:rsidRDefault="000C7228" w:rsidP="000C722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assets</w:t>
            </w:r>
          </w:p>
        </w:tc>
        <w:tc>
          <w:tcPr>
            <w:tcW w:w="762" w:type="pct"/>
            <w:vAlign w:val="bottom"/>
          </w:tcPr>
          <w:p w14:paraId="2EFDE36E" w14:textId="07D600CD" w:rsidR="000C7228" w:rsidRPr="00551FA5" w:rsidRDefault="00E51372"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6,213</w:t>
            </w:r>
          </w:p>
        </w:tc>
        <w:tc>
          <w:tcPr>
            <w:tcW w:w="141" w:type="pct"/>
          </w:tcPr>
          <w:p w14:paraId="5D0AC30F" w14:textId="77777777" w:rsidR="000C7228" w:rsidRPr="00551FA5" w:rsidRDefault="000C7228" w:rsidP="00551FA5">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0C7228" w:rsidRPr="00551FA5" w:rsidRDefault="000C7228" w:rsidP="00551FA5">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assets</w:t>
            </w:r>
          </w:p>
        </w:tc>
        <w:tc>
          <w:tcPr>
            <w:tcW w:w="285" w:type="pct"/>
            <w:hideMark/>
          </w:tcPr>
          <w:p w14:paraId="5399A93F" w14:textId="0D0356B4" w:rsidR="000C7228" w:rsidRPr="00551FA5" w:rsidRDefault="000C7228" w:rsidP="000C7228">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w:t>
            </w:r>
            <w:r w:rsidR="00731A60">
              <w:rPr>
                <w:rFonts w:ascii="CordiaUPC" w:hAnsi="CordiaUPC" w:cs="CordiaUPC"/>
                <w:i/>
                <w:iCs/>
                <w:sz w:val="26"/>
                <w:szCs w:val="26"/>
              </w:rPr>
              <w:t>1</w:t>
            </w:r>
          </w:p>
        </w:tc>
        <w:tc>
          <w:tcPr>
            <w:tcW w:w="141" w:type="pct"/>
          </w:tcPr>
          <w:p w14:paraId="48FEAA98" w14:textId="77777777" w:rsidR="000C7228" w:rsidRPr="00551FA5" w:rsidRDefault="000C7228" w:rsidP="00551FA5">
            <w:pPr>
              <w:tabs>
                <w:tab w:val="left" w:pos="720"/>
              </w:tabs>
              <w:spacing w:line="240" w:lineRule="exact"/>
              <w:ind w:right="-105"/>
              <w:rPr>
                <w:rFonts w:ascii="CordiaUPC" w:hAnsi="CordiaUPC" w:cs="CordiaUPC"/>
                <w:sz w:val="26"/>
                <w:szCs w:val="26"/>
              </w:rPr>
            </w:pPr>
          </w:p>
        </w:tc>
        <w:tc>
          <w:tcPr>
            <w:tcW w:w="667" w:type="pct"/>
            <w:vAlign w:val="bottom"/>
          </w:tcPr>
          <w:p w14:paraId="6CE35D23" w14:textId="63CE55DC" w:rsidR="000C7228" w:rsidRPr="00551FA5" w:rsidRDefault="00E51372"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9,713</w:t>
            </w:r>
          </w:p>
        </w:tc>
        <w:tc>
          <w:tcPr>
            <w:tcW w:w="143" w:type="pct"/>
            <w:vAlign w:val="bottom"/>
          </w:tcPr>
          <w:p w14:paraId="6978F256" w14:textId="77777777" w:rsidR="000C7228" w:rsidRPr="00551FA5" w:rsidRDefault="000C7228" w:rsidP="00551FA5">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FF5B95D" w14:textId="78C5658F" w:rsidR="000C7228" w:rsidRPr="003764A1" w:rsidRDefault="00E51372"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3,500</w:t>
            </w:r>
          </w:p>
        </w:tc>
      </w:tr>
      <w:tr w:rsidR="00C02845" w:rsidRPr="00551FA5" w14:paraId="669B60C3" w14:textId="77777777" w:rsidTr="000C7228">
        <w:tc>
          <w:tcPr>
            <w:tcW w:w="1051" w:type="pct"/>
            <w:hideMark/>
          </w:tcPr>
          <w:p w14:paraId="36D72AAF" w14:textId="77777777" w:rsidR="00C02845" w:rsidRPr="00551FA5" w:rsidRDefault="00C02845" w:rsidP="00551FA5">
            <w:pPr>
              <w:pStyle w:val="a"/>
              <w:tabs>
                <w:tab w:val="left" w:pos="720"/>
              </w:tabs>
              <w:spacing w:line="240" w:lineRule="exact"/>
              <w:ind w:left="156" w:right="-43" w:hanging="156"/>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left w:val="nil"/>
              <w:bottom w:val="double" w:sz="4" w:space="0" w:color="auto"/>
              <w:right w:val="nil"/>
            </w:tcBorders>
            <w:vAlign w:val="bottom"/>
          </w:tcPr>
          <w:p w14:paraId="778D588F" w14:textId="5B2761FB" w:rsidR="00C02845" w:rsidRPr="00551FA5" w:rsidRDefault="00E51372" w:rsidP="00551FA5">
            <w:pPr>
              <w:tabs>
                <w:tab w:val="decimal" w:pos="1232"/>
              </w:tabs>
              <w:spacing w:line="240" w:lineRule="exact"/>
              <w:rPr>
                <w:rFonts w:ascii="CordiaUPC" w:hAnsi="CordiaUPC" w:cs="CordiaUPC"/>
                <w:b/>
                <w:bCs/>
                <w:sz w:val="26"/>
                <w:szCs w:val="26"/>
                <w:cs/>
              </w:rPr>
            </w:pPr>
            <w:r>
              <w:rPr>
                <w:rFonts w:ascii="CordiaUPC" w:hAnsi="CordiaUPC" w:cs="CordiaUPC"/>
                <w:b/>
                <w:bCs/>
                <w:sz w:val="26"/>
                <w:szCs w:val="26"/>
              </w:rPr>
              <w:t>52,638</w:t>
            </w:r>
          </w:p>
        </w:tc>
        <w:tc>
          <w:tcPr>
            <w:tcW w:w="141" w:type="pct"/>
          </w:tcPr>
          <w:p w14:paraId="048B4FC0"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C02845" w:rsidRPr="00551FA5" w:rsidRDefault="00C02845" w:rsidP="000B7144">
            <w:pPr>
              <w:spacing w:line="240" w:lineRule="exact"/>
              <w:ind w:left="158" w:right="-101" w:hanging="158"/>
              <w:rPr>
                <w:rFonts w:ascii="CordiaUPC" w:hAnsi="CordiaUPC" w:cs="CordiaUPC"/>
                <w:b/>
                <w:bCs/>
                <w:sz w:val="26"/>
                <w:szCs w:val="26"/>
                <w:rtl/>
                <w:cs/>
              </w:rPr>
            </w:pPr>
          </w:p>
        </w:tc>
        <w:tc>
          <w:tcPr>
            <w:tcW w:w="190" w:type="pct"/>
          </w:tcPr>
          <w:p w14:paraId="7F8DDF2F"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C02845" w:rsidRPr="00551FA5" w:rsidRDefault="00C02845" w:rsidP="00551FA5">
            <w:pPr>
              <w:tabs>
                <w:tab w:val="left" w:pos="720"/>
              </w:tabs>
              <w:spacing w:line="240" w:lineRule="exact"/>
              <w:ind w:right="-105"/>
              <w:jc w:val="center"/>
              <w:rPr>
                <w:rFonts w:ascii="CordiaUPC" w:hAnsi="CordiaUPC" w:cs="CordiaUPC"/>
                <w:b/>
                <w:bCs/>
                <w:sz w:val="26"/>
                <w:szCs w:val="26"/>
              </w:rPr>
            </w:pPr>
          </w:p>
        </w:tc>
        <w:tc>
          <w:tcPr>
            <w:tcW w:w="141" w:type="pct"/>
          </w:tcPr>
          <w:p w14:paraId="2EC69A07" w14:textId="77777777" w:rsidR="00C02845" w:rsidRPr="00551FA5" w:rsidRDefault="00C02845" w:rsidP="00551FA5">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140FB9BE" w14:textId="7FE25664" w:rsidR="00C02845" w:rsidRPr="00551FA5" w:rsidRDefault="00E51372" w:rsidP="00551FA5">
            <w:pPr>
              <w:tabs>
                <w:tab w:val="decimal" w:pos="978"/>
              </w:tabs>
              <w:spacing w:line="240" w:lineRule="exact"/>
              <w:ind w:right="66"/>
              <w:rPr>
                <w:rFonts w:ascii="CordiaUPC" w:hAnsi="CordiaUPC" w:cs="CordiaUPC"/>
                <w:b/>
                <w:bCs/>
                <w:sz w:val="26"/>
                <w:szCs w:val="26"/>
              </w:rPr>
            </w:pPr>
            <w:r>
              <w:rPr>
                <w:rFonts w:ascii="CordiaUPC" w:hAnsi="CordiaUPC" w:cs="CordiaUPC"/>
                <w:b/>
                <w:bCs/>
                <w:sz w:val="26"/>
                <w:szCs w:val="26"/>
              </w:rPr>
              <w:t>269,802</w:t>
            </w:r>
          </w:p>
        </w:tc>
        <w:tc>
          <w:tcPr>
            <w:tcW w:w="143" w:type="pct"/>
            <w:vAlign w:val="bottom"/>
          </w:tcPr>
          <w:p w14:paraId="3A5559AB" w14:textId="77777777" w:rsidR="00C02845" w:rsidRPr="00551FA5" w:rsidRDefault="00C02845" w:rsidP="00551FA5">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775DDAAF" w14:textId="04F6D254" w:rsidR="00C02845" w:rsidRPr="003764A1" w:rsidRDefault="00E51372" w:rsidP="00551FA5">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217,164</w:t>
            </w:r>
          </w:p>
        </w:tc>
      </w:tr>
      <w:tr w:rsidR="00C02845" w:rsidRPr="00551FA5" w14:paraId="1A9EE9DB" w14:textId="77777777" w:rsidTr="000C7228">
        <w:tc>
          <w:tcPr>
            <w:tcW w:w="1051" w:type="pct"/>
          </w:tcPr>
          <w:p w14:paraId="71DBF5F9" w14:textId="77777777" w:rsidR="00C02845" w:rsidRPr="00551FA5" w:rsidRDefault="00C02845" w:rsidP="00551FA5">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C02845" w:rsidRPr="00551FA5" w:rsidRDefault="00C02845" w:rsidP="00551FA5">
            <w:pPr>
              <w:tabs>
                <w:tab w:val="decimal" w:pos="1232"/>
              </w:tabs>
              <w:spacing w:line="240" w:lineRule="exact"/>
              <w:ind w:right="-105"/>
              <w:rPr>
                <w:rFonts w:ascii="CordiaUPC" w:hAnsi="CordiaUPC" w:cs="CordiaUPC"/>
                <w:sz w:val="26"/>
                <w:szCs w:val="26"/>
                <w:cs/>
              </w:rPr>
            </w:pPr>
          </w:p>
        </w:tc>
        <w:tc>
          <w:tcPr>
            <w:tcW w:w="141" w:type="pct"/>
          </w:tcPr>
          <w:p w14:paraId="079CC0D5"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712" w:type="pct"/>
          </w:tcPr>
          <w:p w14:paraId="239E71AA" w14:textId="77777777" w:rsidR="00C02845" w:rsidRPr="00551FA5" w:rsidRDefault="00C02845" w:rsidP="000B7144">
            <w:pPr>
              <w:spacing w:line="240" w:lineRule="exact"/>
              <w:ind w:left="158" w:right="-101" w:hanging="158"/>
              <w:rPr>
                <w:rFonts w:ascii="CordiaUPC" w:hAnsi="CordiaUPC" w:cs="CordiaUPC"/>
                <w:sz w:val="26"/>
                <w:szCs w:val="26"/>
                <w:rtl/>
                <w:cs/>
              </w:rPr>
            </w:pPr>
          </w:p>
        </w:tc>
        <w:tc>
          <w:tcPr>
            <w:tcW w:w="190" w:type="pct"/>
          </w:tcPr>
          <w:p w14:paraId="107B48C6"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285" w:type="pct"/>
          </w:tcPr>
          <w:p w14:paraId="64A38861" w14:textId="77777777" w:rsidR="00C02845" w:rsidRPr="00551FA5" w:rsidRDefault="00C02845" w:rsidP="00551FA5">
            <w:pPr>
              <w:tabs>
                <w:tab w:val="left" w:pos="720"/>
              </w:tabs>
              <w:spacing w:line="240" w:lineRule="exact"/>
              <w:ind w:right="-105"/>
              <w:jc w:val="center"/>
              <w:rPr>
                <w:rFonts w:ascii="CordiaUPC" w:hAnsi="CordiaUPC" w:cs="CordiaUPC"/>
                <w:sz w:val="26"/>
                <w:szCs w:val="26"/>
              </w:rPr>
            </w:pPr>
          </w:p>
        </w:tc>
        <w:tc>
          <w:tcPr>
            <w:tcW w:w="141" w:type="pct"/>
          </w:tcPr>
          <w:p w14:paraId="70B3D0C5" w14:textId="77777777" w:rsidR="00C02845" w:rsidRPr="00551FA5" w:rsidRDefault="00C02845" w:rsidP="00551FA5">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D5D061C" w14:textId="77777777" w:rsidR="00C02845" w:rsidRPr="00551FA5" w:rsidRDefault="00C02845" w:rsidP="00551FA5">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C02845" w:rsidRPr="00551FA5" w:rsidRDefault="00C02845" w:rsidP="00551FA5">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C02845" w:rsidRPr="00551FA5" w:rsidRDefault="00C02845" w:rsidP="00551FA5">
            <w:pPr>
              <w:pStyle w:val="Caption"/>
              <w:tabs>
                <w:tab w:val="decimal" w:pos="1427"/>
              </w:tabs>
              <w:spacing w:line="240" w:lineRule="exact"/>
              <w:ind w:left="-87"/>
              <w:rPr>
                <w:rFonts w:ascii="CordiaUPC" w:hAnsi="CordiaUPC" w:cs="CordiaUPC"/>
                <w:b/>
                <w:bCs w:val="0"/>
                <w:sz w:val="26"/>
                <w:szCs w:val="26"/>
              </w:rPr>
            </w:pPr>
          </w:p>
        </w:tc>
      </w:tr>
      <w:tr w:rsidR="00C02845" w:rsidRPr="00551FA5" w14:paraId="2C93D880" w14:textId="77777777" w:rsidTr="000C7228">
        <w:tc>
          <w:tcPr>
            <w:tcW w:w="1051" w:type="pct"/>
            <w:hideMark/>
          </w:tcPr>
          <w:p w14:paraId="5D7E23D0" w14:textId="77777777" w:rsidR="00C02845" w:rsidRPr="00551FA5" w:rsidRDefault="00C02845" w:rsidP="00551FA5">
            <w:pPr>
              <w:pStyle w:val="a"/>
              <w:tabs>
                <w:tab w:val="left" w:pos="720"/>
              </w:tabs>
              <w:spacing w:line="240" w:lineRule="exact"/>
              <w:ind w:left="156" w:right="-43" w:hanging="156"/>
              <w:rPr>
                <w:rFonts w:ascii="CordiaUPC" w:hAnsi="CordiaUPC" w:cs="CordiaUPC"/>
                <w:b/>
                <w:bCs/>
                <w:i/>
                <w:iCs/>
                <w:sz w:val="26"/>
                <w:szCs w:val="26"/>
              </w:rPr>
            </w:pPr>
            <w:r w:rsidRPr="00551FA5">
              <w:rPr>
                <w:rFonts w:ascii="CordiaUPC" w:hAnsi="CordiaUPC" w:cs="CordiaUPC" w:hint="cs"/>
                <w:b/>
                <w:bCs/>
                <w:i/>
                <w:iCs/>
                <w:sz w:val="26"/>
                <w:szCs w:val="26"/>
              </w:rPr>
              <w:t>Financial</w:t>
            </w:r>
            <w:r w:rsidRPr="00551FA5">
              <w:rPr>
                <w:rFonts w:ascii="CordiaUPC" w:hAnsi="CordiaUPC" w:cs="CordiaUPC" w:hint="cs"/>
                <w:b/>
                <w:bCs/>
                <w:i/>
                <w:iCs/>
                <w:sz w:val="26"/>
                <w:szCs w:val="26"/>
                <w:cs/>
              </w:rPr>
              <w:t xml:space="preserve"> </w:t>
            </w:r>
            <w:r w:rsidRPr="00551FA5">
              <w:rPr>
                <w:rFonts w:ascii="CordiaUPC" w:hAnsi="CordiaUPC" w:cs="CordiaUPC" w:hint="cs"/>
                <w:b/>
                <w:bCs/>
                <w:i/>
                <w:iCs/>
                <w:sz w:val="26"/>
                <w:szCs w:val="26"/>
              </w:rPr>
              <w:t>liabilities</w:t>
            </w:r>
          </w:p>
        </w:tc>
        <w:tc>
          <w:tcPr>
            <w:tcW w:w="762" w:type="pct"/>
            <w:vAlign w:val="bottom"/>
          </w:tcPr>
          <w:p w14:paraId="4B30D7AD" w14:textId="77777777" w:rsidR="00C02845" w:rsidRPr="00551FA5" w:rsidRDefault="00C02845" w:rsidP="00551FA5">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C02845" w:rsidRPr="00551FA5" w:rsidRDefault="00C02845" w:rsidP="00551FA5">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C02845" w:rsidRPr="00551FA5" w:rsidRDefault="00C02845" w:rsidP="000B7144">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C02845" w:rsidRPr="00551FA5" w:rsidRDefault="00C02845" w:rsidP="00551FA5">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C02845" w:rsidRPr="00551FA5" w:rsidRDefault="00C02845" w:rsidP="00551FA5">
            <w:pPr>
              <w:tabs>
                <w:tab w:val="left" w:pos="720"/>
              </w:tabs>
              <w:spacing w:line="240" w:lineRule="exact"/>
              <w:ind w:right="-105"/>
              <w:jc w:val="center"/>
              <w:rPr>
                <w:rFonts w:ascii="CordiaUPC" w:hAnsi="CordiaUPC" w:cs="CordiaUPC"/>
                <w:b/>
                <w:bCs/>
                <w:i/>
                <w:iCs/>
                <w:sz w:val="26"/>
                <w:szCs w:val="26"/>
              </w:rPr>
            </w:pPr>
          </w:p>
        </w:tc>
        <w:tc>
          <w:tcPr>
            <w:tcW w:w="141" w:type="pct"/>
          </w:tcPr>
          <w:p w14:paraId="6A3F264D" w14:textId="77777777" w:rsidR="00C02845" w:rsidRPr="00551FA5" w:rsidRDefault="00C02845" w:rsidP="00551FA5">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C02845" w:rsidRPr="00551FA5" w:rsidRDefault="00C02845" w:rsidP="00551FA5">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C02845" w:rsidRPr="00551FA5" w:rsidRDefault="00C02845" w:rsidP="00551FA5">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C02845" w:rsidRPr="00551FA5" w:rsidRDefault="00C02845" w:rsidP="00551FA5">
            <w:pPr>
              <w:pStyle w:val="Caption"/>
              <w:tabs>
                <w:tab w:val="decimal" w:pos="1427"/>
              </w:tabs>
              <w:spacing w:line="240" w:lineRule="exact"/>
              <w:ind w:left="-87"/>
              <w:rPr>
                <w:rFonts w:ascii="CordiaUPC" w:hAnsi="CordiaUPC" w:cs="CordiaUPC"/>
                <w:i w:val="0"/>
                <w:iCs/>
                <w:sz w:val="26"/>
                <w:szCs w:val="26"/>
              </w:rPr>
            </w:pPr>
          </w:p>
        </w:tc>
      </w:tr>
      <w:tr w:rsidR="00C02845" w:rsidRPr="00551FA5" w14:paraId="4276441B" w14:textId="77777777" w:rsidTr="000C7228">
        <w:tc>
          <w:tcPr>
            <w:tcW w:w="1051" w:type="pct"/>
            <w:hideMark/>
          </w:tcPr>
          <w:p w14:paraId="3EE572ED" w14:textId="77777777" w:rsidR="00C02845" w:rsidRPr="00551FA5" w:rsidRDefault="00C02845" w:rsidP="00551FA5">
            <w:pPr>
              <w:pStyle w:val="a"/>
              <w:tabs>
                <w:tab w:val="left" w:pos="720"/>
              </w:tabs>
              <w:spacing w:line="240" w:lineRule="exact"/>
              <w:ind w:left="156" w:right="-43" w:hanging="156"/>
              <w:rPr>
                <w:rFonts w:ascii="CordiaUPC" w:hAnsi="CordiaUPC" w:cs="CordiaUPC"/>
                <w:sz w:val="26"/>
                <w:szCs w:val="26"/>
              </w:rPr>
            </w:pPr>
            <w:r w:rsidRPr="00551FA5">
              <w:rPr>
                <w:rFonts w:ascii="CordiaUPC" w:hAnsi="CordiaUPC" w:cs="CordiaUPC" w:hint="cs"/>
                <w:sz w:val="26"/>
                <w:szCs w:val="26"/>
              </w:rPr>
              <w:t>Sale-and-repurchase</w:t>
            </w:r>
          </w:p>
        </w:tc>
        <w:tc>
          <w:tcPr>
            <w:tcW w:w="762" w:type="pct"/>
          </w:tcPr>
          <w:p w14:paraId="0376D26E" w14:textId="637D90B9" w:rsidR="00C02845" w:rsidRPr="00551FA5" w:rsidRDefault="00E51372"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33,000</w:t>
            </w:r>
          </w:p>
        </w:tc>
        <w:tc>
          <w:tcPr>
            <w:tcW w:w="141" w:type="pct"/>
          </w:tcPr>
          <w:p w14:paraId="007381C2"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C02845" w:rsidRPr="00551FA5" w:rsidRDefault="00C02845" w:rsidP="000B7144">
            <w:pPr>
              <w:spacing w:line="240" w:lineRule="exact"/>
              <w:ind w:left="158" w:right="-101" w:hanging="158"/>
              <w:rPr>
                <w:rFonts w:ascii="CordiaUPC" w:hAnsi="CordiaUPC" w:cs="CordiaUPC"/>
                <w:sz w:val="26"/>
                <w:szCs w:val="26"/>
                <w:rtl/>
                <w:cs/>
              </w:rPr>
            </w:pPr>
            <w:r w:rsidRPr="00551FA5">
              <w:rPr>
                <w:rFonts w:ascii="CordiaUPC" w:hAnsi="CordiaUPC" w:cs="CordiaUPC" w:hint="cs"/>
                <w:sz w:val="26"/>
                <w:szCs w:val="26"/>
              </w:rPr>
              <w:t>Interbank and money market items (Liabilities)</w:t>
            </w:r>
          </w:p>
        </w:tc>
        <w:tc>
          <w:tcPr>
            <w:tcW w:w="190" w:type="pct"/>
          </w:tcPr>
          <w:p w14:paraId="0C3E7FAE" w14:textId="77777777" w:rsidR="00C02845" w:rsidRPr="00551FA5" w:rsidRDefault="00C02845" w:rsidP="00551FA5">
            <w:pPr>
              <w:tabs>
                <w:tab w:val="left" w:pos="720"/>
              </w:tabs>
              <w:spacing w:line="240" w:lineRule="exact"/>
              <w:ind w:right="-105"/>
              <w:rPr>
                <w:rFonts w:ascii="CordiaUPC" w:hAnsi="CordiaUPC" w:cs="CordiaUPC"/>
                <w:sz w:val="26"/>
                <w:szCs w:val="26"/>
                <w:rtl/>
                <w:cs/>
              </w:rPr>
            </w:pPr>
          </w:p>
        </w:tc>
        <w:tc>
          <w:tcPr>
            <w:tcW w:w="285" w:type="pct"/>
            <w:hideMark/>
          </w:tcPr>
          <w:p w14:paraId="54B4ECC2" w14:textId="32E88B99" w:rsidR="00C02845" w:rsidRPr="00551FA5" w:rsidRDefault="00C02845" w:rsidP="00551FA5">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2</w:t>
            </w:r>
            <w:r w:rsidR="00731A60">
              <w:rPr>
                <w:rFonts w:ascii="CordiaUPC" w:hAnsi="CordiaUPC" w:cs="CordiaUPC"/>
                <w:i/>
                <w:iCs/>
                <w:sz w:val="26"/>
                <w:szCs w:val="26"/>
              </w:rPr>
              <w:t>1</w:t>
            </w:r>
          </w:p>
        </w:tc>
        <w:tc>
          <w:tcPr>
            <w:tcW w:w="141" w:type="pct"/>
          </w:tcPr>
          <w:p w14:paraId="3BEBB14F" w14:textId="77777777" w:rsidR="00C02845" w:rsidRPr="00551FA5" w:rsidRDefault="00C02845" w:rsidP="00551FA5">
            <w:pPr>
              <w:tabs>
                <w:tab w:val="left" w:pos="720"/>
              </w:tabs>
              <w:spacing w:line="240" w:lineRule="exact"/>
              <w:ind w:right="-105"/>
              <w:rPr>
                <w:rFonts w:ascii="CordiaUPC" w:hAnsi="CordiaUPC" w:cs="CordiaUPC"/>
                <w:sz w:val="26"/>
                <w:szCs w:val="26"/>
              </w:rPr>
            </w:pPr>
          </w:p>
        </w:tc>
        <w:tc>
          <w:tcPr>
            <w:tcW w:w="667" w:type="pct"/>
          </w:tcPr>
          <w:p w14:paraId="5BFDED94" w14:textId="78854AC1" w:rsidR="00C02845" w:rsidRPr="00551FA5" w:rsidRDefault="00E51372"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66,499</w:t>
            </w:r>
          </w:p>
        </w:tc>
        <w:tc>
          <w:tcPr>
            <w:tcW w:w="143" w:type="pct"/>
          </w:tcPr>
          <w:p w14:paraId="3790245A" w14:textId="77777777" w:rsidR="00C02845" w:rsidRPr="00551FA5" w:rsidRDefault="00C02845" w:rsidP="00551FA5">
            <w:pPr>
              <w:pStyle w:val="Caption"/>
              <w:tabs>
                <w:tab w:val="decimal" w:pos="978"/>
              </w:tabs>
              <w:spacing w:line="240" w:lineRule="exact"/>
              <w:ind w:left="-87" w:right="66"/>
              <w:rPr>
                <w:rFonts w:ascii="CordiaUPC" w:hAnsi="CordiaUPC" w:cs="CordiaUPC"/>
                <w:b/>
                <w:bCs w:val="0"/>
                <w:sz w:val="26"/>
                <w:szCs w:val="26"/>
              </w:rPr>
            </w:pPr>
          </w:p>
        </w:tc>
        <w:tc>
          <w:tcPr>
            <w:tcW w:w="908" w:type="pct"/>
          </w:tcPr>
          <w:p w14:paraId="2FCF6584" w14:textId="5271DA9D" w:rsidR="00C02845" w:rsidRPr="00814F7A" w:rsidRDefault="00E51372"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33,499</w:t>
            </w:r>
          </w:p>
        </w:tc>
      </w:tr>
      <w:tr w:rsidR="000C7228" w:rsidRPr="00551FA5" w14:paraId="187DE77C" w14:textId="77777777" w:rsidTr="000C7228">
        <w:tc>
          <w:tcPr>
            <w:tcW w:w="1051" w:type="pct"/>
            <w:hideMark/>
          </w:tcPr>
          <w:p w14:paraId="4E1FA0C4" w14:textId="2AB4C74D" w:rsidR="000C7228" w:rsidRPr="00551FA5" w:rsidRDefault="000C7228" w:rsidP="000C7228">
            <w:pPr>
              <w:pStyle w:val="a"/>
              <w:tabs>
                <w:tab w:val="left" w:pos="720"/>
              </w:tabs>
              <w:spacing w:line="240" w:lineRule="exact"/>
              <w:ind w:right="-43"/>
              <w:rPr>
                <w:rFonts w:ascii="CordiaUPC" w:hAnsi="CordiaUPC" w:cs="CordiaUPC"/>
                <w:sz w:val="26"/>
                <w:szCs w:val="26"/>
              </w:rPr>
            </w:pPr>
            <w:r w:rsidRPr="00551FA5">
              <w:rPr>
                <w:rFonts w:ascii="CordiaUPC" w:hAnsi="CordiaUPC" w:cs="CordiaUPC" w:hint="cs"/>
                <w:sz w:val="26"/>
                <w:szCs w:val="26"/>
              </w:rPr>
              <w:t>Derivatives</w:t>
            </w:r>
            <w:r w:rsidRPr="00551FA5">
              <w:rPr>
                <w:rFonts w:ascii="CordiaUPC" w:hAnsi="CordiaUPC" w:cs="CordiaUPC" w:hint="cs"/>
                <w:sz w:val="26"/>
                <w:szCs w:val="26"/>
                <w:cs/>
              </w:rPr>
              <w:t xml:space="preserve"> </w:t>
            </w:r>
            <w:r w:rsidRPr="00551FA5">
              <w:rPr>
                <w:rFonts w:ascii="CordiaUPC" w:hAnsi="CordiaUPC" w:cs="CordiaUPC" w:hint="cs"/>
                <w:sz w:val="26"/>
                <w:szCs w:val="26"/>
              </w:rPr>
              <w:t>liabilities</w:t>
            </w:r>
          </w:p>
        </w:tc>
        <w:tc>
          <w:tcPr>
            <w:tcW w:w="762" w:type="pct"/>
            <w:vAlign w:val="bottom"/>
          </w:tcPr>
          <w:p w14:paraId="2E675AB1" w14:textId="33B9D98D" w:rsidR="000C7228" w:rsidRPr="00551FA5" w:rsidRDefault="00E51372" w:rsidP="00551FA5">
            <w:pPr>
              <w:tabs>
                <w:tab w:val="decimal" w:pos="1232"/>
              </w:tabs>
              <w:spacing w:line="240" w:lineRule="exact"/>
              <w:rPr>
                <w:rFonts w:ascii="CordiaUPC" w:hAnsi="CordiaUPC" w:cs="CordiaUPC"/>
                <w:sz w:val="26"/>
                <w:szCs w:val="26"/>
                <w:cs/>
              </w:rPr>
            </w:pPr>
            <w:r>
              <w:rPr>
                <w:rFonts w:ascii="CordiaUPC" w:hAnsi="CordiaUPC" w:cs="CordiaUPC"/>
                <w:sz w:val="26"/>
                <w:szCs w:val="26"/>
              </w:rPr>
              <w:t>6,696</w:t>
            </w:r>
          </w:p>
        </w:tc>
        <w:tc>
          <w:tcPr>
            <w:tcW w:w="141" w:type="pct"/>
          </w:tcPr>
          <w:p w14:paraId="4E0F09D2" w14:textId="77777777" w:rsidR="000C7228" w:rsidRPr="00551FA5" w:rsidRDefault="000C7228" w:rsidP="00551FA5">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0C7228" w:rsidRPr="00551FA5" w:rsidRDefault="000C7228" w:rsidP="00551FA5">
            <w:pPr>
              <w:tabs>
                <w:tab w:val="left" w:pos="720"/>
              </w:tabs>
              <w:spacing w:line="240" w:lineRule="exact"/>
              <w:ind w:right="-105"/>
              <w:rPr>
                <w:rFonts w:ascii="CordiaUPC" w:hAnsi="CordiaUPC" w:cs="CordiaUPC"/>
                <w:sz w:val="26"/>
                <w:szCs w:val="26"/>
                <w:rtl/>
                <w:cs/>
              </w:rPr>
            </w:pPr>
            <w:r w:rsidRPr="00551FA5">
              <w:rPr>
                <w:rFonts w:ascii="CordiaUPC" w:hAnsi="CordiaUPC" w:cs="CordiaUPC" w:hint="cs"/>
                <w:sz w:val="26"/>
                <w:szCs w:val="26"/>
              </w:rPr>
              <w:t>Derivatives</w:t>
            </w:r>
            <w:r w:rsidRPr="00551FA5">
              <w:rPr>
                <w:rFonts w:ascii="CordiaUPC" w:hAnsi="CordiaUPC" w:cs="CordiaUPC" w:hint="cs"/>
                <w:sz w:val="26"/>
                <w:szCs w:val="26"/>
                <w:rtl/>
              </w:rPr>
              <w:t xml:space="preserve"> </w:t>
            </w:r>
            <w:r w:rsidRPr="00551FA5">
              <w:rPr>
                <w:rFonts w:ascii="CordiaUPC" w:hAnsi="CordiaUPC" w:cs="CordiaUPC" w:hint="cs"/>
                <w:sz w:val="26"/>
                <w:szCs w:val="26"/>
              </w:rPr>
              <w:t>liabilities</w:t>
            </w:r>
          </w:p>
        </w:tc>
        <w:tc>
          <w:tcPr>
            <w:tcW w:w="285" w:type="pct"/>
            <w:hideMark/>
          </w:tcPr>
          <w:p w14:paraId="41B13821" w14:textId="21B81BF8" w:rsidR="000C7228" w:rsidRPr="00551FA5" w:rsidRDefault="000C7228" w:rsidP="000C7228">
            <w:pPr>
              <w:tabs>
                <w:tab w:val="left" w:pos="720"/>
              </w:tabs>
              <w:spacing w:line="240" w:lineRule="exact"/>
              <w:ind w:right="-105"/>
              <w:jc w:val="center"/>
              <w:rPr>
                <w:rFonts w:ascii="CordiaUPC" w:hAnsi="CordiaUPC" w:cs="CordiaUPC"/>
                <w:sz w:val="26"/>
                <w:szCs w:val="26"/>
              </w:rPr>
            </w:pPr>
            <w:r w:rsidRPr="00551FA5">
              <w:rPr>
                <w:rFonts w:ascii="CordiaUPC" w:hAnsi="CordiaUPC" w:cs="CordiaUPC" w:hint="cs"/>
                <w:i/>
                <w:iCs/>
                <w:sz w:val="26"/>
                <w:szCs w:val="26"/>
              </w:rPr>
              <w:t>1</w:t>
            </w:r>
            <w:r w:rsidR="00731A60">
              <w:rPr>
                <w:rFonts w:ascii="CordiaUPC" w:hAnsi="CordiaUPC" w:cs="CordiaUPC"/>
                <w:i/>
                <w:iCs/>
                <w:sz w:val="26"/>
                <w:szCs w:val="26"/>
              </w:rPr>
              <w:t>1</w:t>
            </w:r>
          </w:p>
        </w:tc>
        <w:tc>
          <w:tcPr>
            <w:tcW w:w="141" w:type="pct"/>
          </w:tcPr>
          <w:p w14:paraId="46C32DB8" w14:textId="77777777" w:rsidR="000C7228" w:rsidRPr="00551FA5" w:rsidRDefault="000C7228" w:rsidP="00551FA5">
            <w:pPr>
              <w:tabs>
                <w:tab w:val="left" w:pos="720"/>
              </w:tabs>
              <w:spacing w:line="240" w:lineRule="exact"/>
              <w:ind w:right="-105"/>
              <w:rPr>
                <w:rFonts w:ascii="CordiaUPC" w:hAnsi="CordiaUPC" w:cs="CordiaUPC"/>
                <w:sz w:val="26"/>
                <w:szCs w:val="26"/>
              </w:rPr>
            </w:pPr>
          </w:p>
        </w:tc>
        <w:tc>
          <w:tcPr>
            <w:tcW w:w="667" w:type="pct"/>
            <w:vAlign w:val="bottom"/>
          </w:tcPr>
          <w:p w14:paraId="48BDBC9E" w14:textId="2B99C86A" w:rsidR="000C7228" w:rsidRPr="00551FA5" w:rsidRDefault="00E51372" w:rsidP="00551FA5">
            <w:pPr>
              <w:tabs>
                <w:tab w:val="decimal" w:pos="978"/>
              </w:tabs>
              <w:spacing w:line="240" w:lineRule="exact"/>
              <w:ind w:right="66"/>
              <w:rPr>
                <w:rFonts w:ascii="CordiaUPC" w:hAnsi="CordiaUPC" w:cs="CordiaUPC"/>
                <w:sz w:val="26"/>
                <w:szCs w:val="26"/>
              </w:rPr>
            </w:pPr>
            <w:r>
              <w:rPr>
                <w:rFonts w:ascii="CordiaUPC" w:hAnsi="CordiaUPC" w:cs="CordiaUPC"/>
                <w:sz w:val="26"/>
                <w:szCs w:val="26"/>
              </w:rPr>
              <w:t>8,246</w:t>
            </w:r>
          </w:p>
        </w:tc>
        <w:tc>
          <w:tcPr>
            <w:tcW w:w="143" w:type="pct"/>
            <w:vAlign w:val="bottom"/>
          </w:tcPr>
          <w:p w14:paraId="31F9CBE5" w14:textId="77777777" w:rsidR="000C7228" w:rsidRPr="00551FA5" w:rsidRDefault="000C7228" w:rsidP="00551FA5">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70FE981" w14:textId="79F1D7C9" w:rsidR="000C7228" w:rsidRPr="00814F7A" w:rsidRDefault="00E51372" w:rsidP="00551FA5">
            <w:pPr>
              <w:pStyle w:val="Caption"/>
              <w:tabs>
                <w:tab w:val="decimal" w:pos="1427"/>
              </w:tabs>
              <w:spacing w:line="240" w:lineRule="exact"/>
              <w:ind w:left="-87"/>
              <w:rPr>
                <w:rFonts w:ascii="CordiaUPC" w:hAnsi="CordiaUPC" w:cs="CordiaUPC"/>
                <w:i w:val="0"/>
                <w:iCs/>
                <w:sz w:val="26"/>
                <w:szCs w:val="26"/>
              </w:rPr>
            </w:pPr>
            <w:r>
              <w:rPr>
                <w:rFonts w:ascii="CordiaUPC" w:hAnsi="CordiaUPC" w:cs="CordiaUPC"/>
                <w:i w:val="0"/>
                <w:iCs/>
                <w:sz w:val="26"/>
                <w:szCs w:val="26"/>
              </w:rPr>
              <w:t>1,550</w:t>
            </w:r>
          </w:p>
        </w:tc>
      </w:tr>
      <w:tr w:rsidR="00C02845" w:rsidRPr="00551FA5" w14:paraId="2DE02448" w14:textId="77777777" w:rsidTr="000C7228">
        <w:tc>
          <w:tcPr>
            <w:tcW w:w="1051" w:type="pct"/>
            <w:hideMark/>
          </w:tcPr>
          <w:p w14:paraId="31264FEC" w14:textId="77777777" w:rsidR="00C02845" w:rsidRPr="00551FA5" w:rsidRDefault="00C02845" w:rsidP="00551FA5">
            <w:pPr>
              <w:pStyle w:val="a"/>
              <w:tabs>
                <w:tab w:val="left" w:pos="720"/>
              </w:tabs>
              <w:spacing w:line="240" w:lineRule="exact"/>
              <w:ind w:right="-43"/>
              <w:rPr>
                <w:rFonts w:ascii="CordiaUPC" w:hAnsi="CordiaUPC" w:cs="CordiaUPC"/>
                <w:b/>
                <w:bCs/>
                <w:sz w:val="26"/>
                <w:szCs w:val="26"/>
              </w:rPr>
            </w:pPr>
            <w:r w:rsidRPr="00551FA5">
              <w:rPr>
                <w:rFonts w:ascii="CordiaUPC" w:hAnsi="CordiaUPC" w:cs="CordiaUPC" w:hint="cs"/>
                <w:b/>
                <w:bCs/>
                <w:sz w:val="26"/>
                <w:szCs w:val="26"/>
              </w:rPr>
              <w:t>Total</w:t>
            </w:r>
          </w:p>
        </w:tc>
        <w:tc>
          <w:tcPr>
            <w:tcW w:w="762" w:type="pct"/>
            <w:tcBorders>
              <w:top w:val="single" w:sz="4" w:space="0" w:color="auto"/>
              <w:left w:val="nil"/>
              <w:bottom w:val="double" w:sz="4" w:space="0" w:color="auto"/>
              <w:right w:val="nil"/>
            </w:tcBorders>
            <w:vAlign w:val="bottom"/>
          </w:tcPr>
          <w:p w14:paraId="25D4DC57" w14:textId="752F9FBB" w:rsidR="00C02845" w:rsidRPr="00551FA5" w:rsidRDefault="00E51372" w:rsidP="00551FA5">
            <w:pPr>
              <w:tabs>
                <w:tab w:val="decimal" w:pos="1232"/>
              </w:tabs>
              <w:spacing w:line="240" w:lineRule="exact"/>
              <w:rPr>
                <w:rFonts w:ascii="CordiaUPC" w:hAnsi="CordiaUPC" w:cs="CordiaUPC"/>
                <w:b/>
                <w:bCs/>
                <w:sz w:val="26"/>
                <w:szCs w:val="26"/>
                <w:cs/>
              </w:rPr>
            </w:pPr>
            <w:r>
              <w:rPr>
                <w:rFonts w:ascii="CordiaUPC" w:hAnsi="CordiaUPC" w:cs="CordiaUPC"/>
                <w:b/>
                <w:bCs/>
                <w:sz w:val="26"/>
                <w:szCs w:val="26"/>
              </w:rPr>
              <w:t>39,696</w:t>
            </w:r>
          </w:p>
        </w:tc>
        <w:tc>
          <w:tcPr>
            <w:tcW w:w="141" w:type="pct"/>
          </w:tcPr>
          <w:p w14:paraId="7215B3A5"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C02845" w:rsidRPr="00551FA5" w:rsidRDefault="00C02845" w:rsidP="00551FA5">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C02845" w:rsidRPr="00551FA5" w:rsidRDefault="00C02845" w:rsidP="00551FA5">
            <w:pPr>
              <w:tabs>
                <w:tab w:val="left" w:pos="720"/>
              </w:tabs>
              <w:spacing w:line="240" w:lineRule="exact"/>
              <w:ind w:right="-105"/>
              <w:rPr>
                <w:rFonts w:ascii="CordiaUPC" w:hAnsi="CordiaUPC" w:cs="CordiaUPC"/>
                <w:b/>
                <w:bCs/>
                <w:sz w:val="26"/>
                <w:szCs w:val="26"/>
              </w:rPr>
            </w:pPr>
          </w:p>
        </w:tc>
        <w:tc>
          <w:tcPr>
            <w:tcW w:w="141" w:type="pct"/>
          </w:tcPr>
          <w:p w14:paraId="3507D4C3" w14:textId="77777777" w:rsidR="00C02845" w:rsidRPr="00551FA5" w:rsidRDefault="00C02845" w:rsidP="00551FA5">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087A1376" w14:textId="787B9D2E" w:rsidR="00C02845" w:rsidRPr="00551FA5" w:rsidRDefault="00E51372" w:rsidP="00551FA5">
            <w:pPr>
              <w:tabs>
                <w:tab w:val="decimal" w:pos="978"/>
              </w:tabs>
              <w:spacing w:line="240" w:lineRule="exact"/>
              <w:ind w:right="66"/>
              <w:rPr>
                <w:rFonts w:ascii="CordiaUPC" w:hAnsi="CordiaUPC" w:cs="CordiaUPC"/>
                <w:b/>
                <w:bCs/>
                <w:sz w:val="26"/>
                <w:szCs w:val="26"/>
              </w:rPr>
            </w:pPr>
            <w:r>
              <w:rPr>
                <w:rFonts w:ascii="CordiaUPC" w:hAnsi="CordiaUPC" w:cs="CordiaUPC"/>
                <w:b/>
                <w:bCs/>
                <w:sz w:val="26"/>
                <w:szCs w:val="26"/>
              </w:rPr>
              <w:t>74,745</w:t>
            </w:r>
          </w:p>
        </w:tc>
        <w:tc>
          <w:tcPr>
            <w:tcW w:w="143" w:type="pct"/>
            <w:vAlign w:val="bottom"/>
          </w:tcPr>
          <w:p w14:paraId="4E494871" w14:textId="77777777" w:rsidR="00C02845" w:rsidRPr="00551FA5" w:rsidRDefault="00C02845" w:rsidP="00551FA5">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6C6D0831" w14:textId="30BB85FF" w:rsidR="00C02845" w:rsidRPr="00814F7A" w:rsidRDefault="00E51372" w:rsidP="00551FA5">
            <w:pPr>
              <w:pStyle w:val="Caption"/>
              <w:tabs>
                <w:tab w:val="decimal" w:pos="1427"/>
              </w:tabs>
              <w:spacing w:line="240" w:lineRule="exact"/>
              <w:ind w:left="-87"/>
              <w:rPr>
                <w:rFonts w:ascii="CordiaUPC" w:hAnsi="CordiaUPC" w:cs="CordiaUPC"/>
                <w:b/>
                <w:bCs w:val="0"/>
                <w:i w:val="0"/>
                <w:iCs/>
                <w:sz w:val="26"/>
                <w:szCs w:val="26"/>
              </w:rPr>
            </w:pPr>
            <w:r>
              <w:rPr>
                <w:rFonts w:ascii="CordiaUPC" w:hAnsi="CordiaUPC" w:cs="CordiaUPC"/>
                <w:b/>
                <w:bCs w:val="0"/>
                <w:i w:val="0"/>
                <w:iCs/>
                <w:sz w:val="26"/>
                <w:szCs w:val="26"/>
              </w:rPr>
              <w:t>35,049</w:t>
            </w:r>
          </w:p>
        </w:tc>
      </w:tr>
    </w:tbl>
    <w:p w14:paraId="072CBB32" w14:textId="77777777" w:rsidR="00D07055" w:rsidRDefault="00D07055"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4371F484" w14:textId="2702ACE5" w:rsidR="000C7228" w:rsidRDefault="000C7228"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2CAF9AD2" w14:textId="32797CDB" w:rsidR="000C7228" w:rsidRDefault="000C7228"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79B7AF27" w14:textId="77777777" w:rsidR="00D61714" w:rsidRDefault="00D61714"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1C762214" w14:textId="5255DFA7" w:rsidR="00072079" w:rsidRPr="00551FA5" w:rsidRDefault="00E47663" w:rsidP="00551FA5">
      <w:pPr>
        <w:autoSpaceDE w:val="0"/>
        <w:autoSpaceDN w:val="0"/>
        <w:adjustRightInd w:val="0"/>
        <w:spacing w:line="240" w:lineRule="exact"/>
        <w:ind w:left="567" w:hanging="27"/>
        <w:jc w:val="thaiDistribute"/>
        <w:rPr>
          <w:rFonts w:ascii="CordiaUPC" w:hAnsi="CordiaUPC" w:cs="CordiaUPC"/>
          <w:sz w:val="26"/>
          <w:szCs w:val="26"/>
          <w:lang w:eastAsia="en-GB"/>
        </w:rPr>
      </w:pPr>
      <w:r w:rsidRPr="00551FA5">
        <w:rPr>
          <w:rFonts w:ascii="CordiaUPC" w:hAnsi="CordiaUPC" w:cs="CordiaUPC" w:hint="cs"/>
          <w:sz w:val="26"/>
          <w:szCs w:val="26"/>
          <w:lang w:eastAsia="en-GB"/>
        </w:rPr>
        <w:t>The gross amounts of financial assets and financial liabilities and their net amounts disclosed in the above tables have been measured in the statement of financial position on the following bases:</w:t>
      </w:r>
    </w:p>
    <w:p w14:paraId="46CE828A" w14:textId="77777777" w:rsidR="00AF28B0" w:rsidRPr="00551FA5" w:rsidRDefault="00AF28B0" w:rsidP="00551FA5">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77777777" w:rsidR="00E95E2C" w:rsidRPr="00551FA5" w:rsidRDefault="005402E2" w:rsidP="005E758D">
      <w:pPr>
        <w:pStyle w:val="ListParagraph"/>
        <w:numPr>
          <w:ilvl w:val="0"/>
          <w:numId w:val="38"/>
        </w:numPr>
        <w:autoSpaceDE w:val="0"/>
        <w:autoSpaceDN w:val="0"/>
        <w:adjustRightInd w:val="0"/>
        <w:spacing w:line="240" w:lineRule="exact"/>
        <w:ind w:left="900" w:hanging="90"/>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derivative assets and liabilities: fair </w:t>
      </w:r>
      <w:proofErr w:type="gramStart"/>
      <w:r w:rsidRPr="00551FA5">
        <w:rPr>
          <w:rFonts w:ascii="CordiaUPC" w:hAnsi="CordiaUPC" w:cs="CordiaUPC" w:hint="cs"/>
          <w:sz w:val="26"/>
          <w:szCs w:val="26"/>
          <w:lang w:eastAsia="en-GB"/>
        </w:rPr>
        <w:t>value;</w:t>
      </w:r>
      <w:proofErr w:type="gramEnd"/>
      <w:r w:rsidRPr="00551FA5">
        <w:rPr>
          <w:rFonts w:ascii="CordiaUPC" w:hAnsi="CordiaUPC" w:cs="CordiaUPC" w:hint="cs"/>
          <w:sz w:val="26"/>
          <w:szCs w:val="26"/>
          <w:lang w:eastAsia="en-GB"/>
        </w:rPr>
        <w:t xml:space="preserve"> </w:t>
      </w:r>
    </w:p>
    <w:p w14:paraId="20E0EB7B" w14:textId="7C6EE64A" w:rsidR="005402E2" w:rsidRPr="00551FA5" w:rsidRDefault="00E95E2C" w:rsidP="005E758D">
      <w:pPr>
        <w:pStyle w:val="ListParagraph"/>
        <w:numPr>
          <w:ilvl w:val="0"/>
          <w:numId w:val="38"/>
        </w:numPr>
        <w:autoSpaceDE w:val="0"/>
        <w:autoSpaceDN w:val="0"/>
        <w:adjustRightInd w:val="0"/>
        <w:spacing w:line="240" w:lineRule="exact"/>
        <w:ind w:left="1080" w:hanging="270"/>
        <w:jc w:val="thaiDistribute"/>
        <w:rPr>
          <w:rFonts w:ascii="CordiaUPC" w:hAnsi="CordiaUPC" w:cs="CordiaUPC"/>
          <w:sz w:val="26"/>
          <w:szCs w:val="26"/>
          <w:lang w:eastAsia="en-GB"/>
        </w:rPr>
      </w:pPr>
      <w:r w:rsidRPr="00551FA5">
        <w:rPr>
          <w:rFonts w:ascii="CordiaUPC" w:hAnsi="CordiaUPC" w:cs="CordiaUPC" w:hint="cs"/>
          <w:sz w:val="26"/>
          <w:szCs w:val="26"/>
          <w:lang w:eastAsia="en-GB"/>
        </w:rPr>
        <w:t xml:space="preserve"> </w:t>
      </w:r>
      <w:r w:rsidR="005402E2" w:rsidRPr="00551FA5">
        <w:rPr>
          <w:rFonts w:ascii="CordiaUPC" w:hAnsi="CordiaUPC" w:cs="CordiaUPC" w:hint="cs"/>
          <w:sz w:val="26"/>
          <w:szCs w:val="26"/>
          <w:lang w:eastAsia="en-GB"/>
        </w:rPr>
        <w:t>assets and liabilities resulting from sale-and-repurchase agreements and reverse sale-and-repurchase agreements: amortised cost.</w:t>
      </w:r>
    </w:p>
    <w:p w14:paraId="1D85C56B" w14:textId="77777777" w:rsidR="00A53401" w:rsidRDefault="00A53401" w:rsidP="00551FA5">
      <w:pPr>
        <w:spacing w:line="240" w:lineRule="exact"/>
        <w:rPr>
          <w:rFonts w:ascii="CordiaUPC" w:hAnsi="CordiaUPC" w:cs="CordiaUPC"/>
          <w:b/>
          <w:bCs/>
          <w:sz w:val="28"/>
          <w:szCs w:val="28"/>
        </w:rPr>
      </w:pPr>
    </w:p>
    <w:p w14:paraId="4808239D" w14:textId="59B68D84" w:rsidR="007A2D64" w:rsidRPr="00551FA5" w:rsidRDefault="00731A60" w:rsidP="00551FA5">
      <w:pPr>
        <w:spacing w:line="240" w:lineRule="exact"/>
        <w:rPr>
          <w:rFonts w:ascii="CordiaUPC" w:hAnsi="CordiaUPC" w:cs="CordiaUPC"/>
          <w:b/>
          <w:bCs/>
          <w:sz w:val="28"/>
          <w:szCs w:val="28"/>
          <w:lang w:bidi="th-TH"/>
        </w:rPr>
      </w:pPr>
      <w:r>
        <w:rPr>
          <w:rFonts w:ascii="CordiaUPC" w:hAnsi="CordiaUPC" w:cs="CordiaUPC"/>
          <w:b/>
          <w:bCs/>
          <w:sz w:val="28"/>
          <w:szCs w:val="28"/>
        </w:rPr>
        <w:t>29</w:t>
      </w:r>
      <w:r w:rsidR="00A32864" w:rsidRPr="00551FA5">
        <w:rPr>
          <w:rFonts w:ascii="CordiaUPC" w:hAnsi="CordiaUPC" w:cs="CordiaUPC" w:hint="cs"/>
          <w:b/>
          <w:bCs/>
          <w:sz w:val="28"/>
          <w:szCs w:val="28"/>
        </w:rPr>
        <w:tab/>
      </w:r>
      <w:r w:rsidR="007A2D64" w:rsidRPr="00551FA5">
        <w:rPr>
          <w:rFonts w:ascii="CordiaUPC" w:hAnsi="CordiaUPC" w:cs="CordiaUPC" w:hint="cs"/>
          <w:b/>
          <w:bCs/>
          <w:sz w:val="28"/>
          <w:szCs w:val="28"/>
        </w:rPr>
        <w:t xml:space="preserve">Share-based payments - </w:t>
      </w:r>
      <w:proofErr w:type="spellStart"/>
      <w:r w:rsidR="007A2D64" w:rsidRPr="00551FA5">
        <w:rPr>
          <w:rFonts w:ascii="CordiaUPC" w:hAnsi="CordiaUPC" w:cs="CordiaUPC" w:hint="cs"/>
          <w:b/>
          <w:bCs/>
          <w:sz w:val="28"/>
          <w:szCs w:val="28"/>
        </w:rPr>
        <w:t>TMB</w:t>
      </w:r>
      <w:r w:rsidR="003F3F64">
        <w:rPr>
          <w:rFonts w:ascii="CordiaUPC" w:hAnsi="CordiaUPC" w:cs="CordiaUPC"/>
          <w:b/>
          <w:bCs/>
          <w:sz w:val="28"/>
          <w:szCs w:val="28"/>
        </w:rPr>
        <w:t>Thanachart</w:t>
      </w:r>
      <w:proofErr w:type="spellEnd"/>
      <w:r w:rsidR="007A2D64" w:rsidRPr="00551FA5">
        <w:rPr>
          <w:rFonts w:ascii="CordiaUPC" w:hAnsi="CordiaUPC" w:cs="CordiaUPC" w:hint="cs"/>
          <w:b/>
          <w:bCs/>
          <w:sz w:val="28"/>
          <w:szCs w:val="28"/>
        </w:rPr>
        <w:t xml:space="preserve"> </w:t>
      </w:r>
      <w:r w:rsidR="00EB560E" w:rsidRPr="00551FA5">
        <w:rPr>
          <w:rFonts w:ascii="CordiaUPC" w:hAnsi="CordiaUPC" w:cs="CordiaUPC" w:hint="cs"/>
          <w:b/>
          <w:bCs/>
          <w:sz w:val="28"/>
          <w:szCs w:val="28"/>
        </w:rPr>
        <w:t>Stock Retention Program</w:t>
      </w:r>
    </w:p>
    <w:p w14:paraId="7B4B2176" w14:textId="77777777" w:rsidR="007A2D64" w:rsidRPr="00551FA5" w:rsidRDefault="007A2D64" w:rsidP="00551FA5">
      <w:pPr>
        <w:spacing w:line="240" w:lineRule="exact"/>
        <w:rPr>
          <w:rFonts w:ascii="CordiaUPC" w:hAnsi="CordiaUPC" w:cs="CordiaUPC"/>
          <w:b/>
          <w:bCs/>
          <w:sz w:val="26"/>
          <w:szCs w:val="26"/>
          <w:lang w:val="en-US" w:bidi="th-TH"/>
        </w:rPr>
      </w:pPr>
    </w:p>
    <w:p w14:paraId="78FFAD9A" w14:textId="4A560F2D" w:rsidR="001A5AF3" w:rsidRDefault="007A2D64" w:rsidP="00551FA5">
      <w:pPr>
        <w:spacing w:line="240" w:lineRule="exact"/>
        <w:rPr>
          <w:rFonts w:ascii="CordiaUPC" w:hAnsi="CordiaUPC" w:cs="CordiaUPC"/>
          <w:b/>
          <w:bCs/>
          <w:sz w:val="26"/>
          <w:szCs w:val="26"/>
        </w:rPr>
      </w:pPr>
      <w:r w:rsidRPr="00551FA5">
        <w:rPr>
          <w:rFonts w:ascii="CordiaUPC" w:hAnsi="CordiaUPC" w:cs="CordiaUPC" w:hint="cs"/>
          <w:b/>
          <w:bCs/>
          <w:sz w:val="26"/>
          <w:szCs w:val="26"/>
          <w:lang w:bidi="th-TH"/>
        </w:rPr>
        <w:tab/>
      </w:r>
      <w:r w:rsidR="001A5AF3" w:rsidRPr="00551FA5">
        <w:rPr>
          <w:rFonts w:ascii="CordiaUPC" w:hAnsi="CordiaUPC" w:cs="CordiaUPC" w:hint="cs"/>
          <w:b/>
          <w:bCs/>
          <w:sz w:val="26"/>
          <w:szCs w:val="26"/>
        </w:rPr>
        <w:t xml:space="preserve">Information of </w:t>
      </w:r>
      <w:proofErr w:type="spellStart"/>
      <w:r w:rsidR="001A5AF3" w:rsidRPr="00551FA5">
        <w:rPr>
          <w:rFonts w:ascii="CordiaUPC" w:hAnsi="CordiaUPC" w:cs="CordiaUPC" w:hint="cs"/>
          <w:b/>
          <w:bCs/>
          <w:sz w:val="26"/>
          <w:szCs w:val="26"/>
        </w:rPr>
        <w:t>TMB</w:t>
      </w:r>
      <w:r w:rsidR="00676F63">
        <w:rPr>
          <w:rFonts w:ascii="CordiaUPC" w:hAnsi="CordiaUPC" w:cs="CordiaUPC"/>
          <w:b/>
          <w:bCs/>
          <w:sz w:val="26"/>
          <w:szCs w:val="26"/>
        </w:rPr>
        <w:t>Thanachart</w:t>
      </w:r>
      <w:proofErr w:type="spellEnd"/>
      <w:r w:rsidR="001A5AF3" w:rsidRPr="00551FA5">
        <w:rPr>
          <w:rFonts w:ascii="CordiaUPC" w:hAnsi="CordiaUPC" w:cs="CordiaUPC" w:hint="cs"/>
          <w:b/>
          <w:bCs/>
          <w:sz w:val="26"/>
          <w:szCs w:val="26"/>
        </w:rPr>
        <w:t xml:space="preserve"> Stock Retention Program</w:t>
      </w:r>
    </w:p>
    <w:p w14:paraId="62910C02" w14:textId="7186A0AF" w:rsidR="007E577C" w:rsidRDefault="007E577C" w:rsidP="00551FA5">
      <w:pPr>
        <w:spacing w:line="240" w:lineRule="exact"/>
        <w:rPr>
          <w:rFonts w:ascii="CordiaUPC" w:hAnsi="CordiaUPC" w:cs="CordiaUPC"/>
          <w:b/>
          <w:bCs/>
          <w:sz w:val="26"/>
          <w:szCs w:val="26"/>
        </w:rPr>
      </w:pPr>
    </w:p>
    <w:p w14:paraId="4495329C" w14:textId="339F38EE" w:rsidR="007E577C" w:rsidRPr="00676F63" w:rsidRDefault="00B2426A" w:rsidP="007E577C">
      <w:pPr>
        <w:spacing w:line="240" w:lineRule="exact"/>
        <w:ind w:firstLine="540"/>
        <w:rPr>
          <w:rFonts w:ascii="CordiaUPC" w:hAnsi="CordiaUPC" w:cs="CordiaUPC"/>
          <w:b/>
          <w:bCs/>
          <w:i/>
          <w:iCs/>
          <w:sz w:val="26"/>
          <w:szCs w:val="26"/>
          <w:lang w:bidi="th-TH"/>
        </w:rPr>
      </w:pPr>
      <w:proofErr w:type="spellStart"/>
      <w:r>
        <w:rPr>
          <w:rFonts w:ascii="CordiaUPC" w:hAnsi="CordiaUPC" w:cs="CordiaUPC"/>
          <w:b/>
          <w:bCs/>
          <w:i/>
          <w:iCs/>
          <w:sz w:val="26"/>
          <w:szCs w:val="26"/>
          <w:lang w:val="en-US" w:bidi="th-TH"/>
        </w:rPr>
        <w:t>TMBThanachart</w:t>
      </w:r>
      <w:proofErr w:type="spellEnd"/>
      <w:r>
        <w:rPr>
          <w:rFonts w:ascii="CordiaUPC" w:hAnsi="CordiaUPC" w:cs="CordiaUPC"/>
          <w:b/>
          <w:bCs/>
          <w:i/>
          <w:iCs/>
          <w:sz w:val="26"/>
          <w:szCs w:val="26"/>
          <w:lang w:val="en-US" w:bidi="th-TH"/>
        </w:rPr>
        <w:t xml:space="preserve"> Stock Retention Program </w:t>
      </w:r>
      <w:r w:rsidR="007F5B61">
        <w:rPr>
          <w:rFonts w:ascii="CordiaUPC" w:hAnsi="CordiaUPC" w:cs="CordiaUPC"/>
          <w:b/>
          <w:bCs/>
          <w:i/>
          <w:iCs/>
          <w:sz w:val="26"/>
          <w:szCs w:val="26"/>
          <w:lang w:val="en-US" w:bidi="th-TH"/>
        </w:rPr>
        <w:t xml:space="preserve">2021 </w:t>
      </w:r>
      <w:r>
        <w:rPr>
          <w:rFonts w:ascii="CordiaUPC" w:hAnsi="CordiaUPC" w:cs="CordiaUPC"/>
          <w:b/>
          <w:bCs/>
          <w:i/>
          <w:iCs/>
          <w:sz w:val="26"/>
          <w:szCs w:val="26"/>
          <w:lang w:val="en-US" w:bidi="th-TH"/>
        </w:rPr>
        <w:t>(</w:t>
      </w:r>
      <w:r w:rsidR="007E577C" w:rsidRPr="00676F63">
        <w:rPr>
          <w:rFonts w:ascii="CordiaUPC" w:hAnsi="CordiaUPC" w:cs="CordiaUPC"/>
          <w:b/>
          <w:bCs/>
          <w:i/>
          <w:iCs/>
          <w:sz w:val="26"/>
          <w:szCs w:val="26"/>
        </w:rPr>
        <w:t>TTB Stock Retention Program 202</w:t>
      </w:r>
      <w:r w:rsidR="007E577C">
        <w:rPr>
          <w:rFonts w:ascii="CordiaUPC" w:hAnsi="CordiaUPC" w:cs="CordiaUPC"/>
          <w:b/>
          <w:bCs/>
          <w:i/>
          <w:iCs/>
          <w:sz w:val="26"/>
          <w:szCs w:val="26"/>
          <w:lang w:val="en-US" w:bidi="th-TH"/>
        </w:rPr>
        <w:t>1</w:t>
      </w:r>
      <w:r>
        <w:rPr>
          <w:rFonts w:ascii="CordiaUPC" w:hAnsi="CordiaUPC" w:cs="CordiaUPC"/>
          <w:b/>
          <w:bCs/>
          <w:i/>
          <w:iCs/>
          <w:sz w:val="26"/>
          <w:szCs w:val="26"/>
          <w:lang w:val="en-US" w:bidi="th-TH"/>
        </w:rPr>
        <w:t>)</w:t>
      </w:r>
    </w:p>
    <w:p w14:paraId="2AC36377" w14:textId="77777777" w:rsidR="007E577C" w:rsidRPr="00551FA5" w:rsidRDefault="007E577C" w:rsidP="007E577C">
      <w:pPr>
        <w:spacing w:line="240" w:lineRule="exact"/>
        <w:rPr>
          <w:rFonts w:ascii="CordiaUPC" w:hAnsi="CordiaUPC" w:cs="CordiaUPC"/>
          <w:b/>
          <w:bCs/>
          <w:sz w:val="26"/>
          <w:szCs w:val="26"/>
        </w:rPr>
      </w:pPr>
    </w:p>
    <w:p w14:paraId="24CB8913" w14:textId="18201B1A" w:rsidR="007E577C" w:rsidRPr="00551FA5" w:rsidRDefault="007E577C" w:rsidP="007E577C">
      <w:pPr>
        <w:autoSpaceDE w:val="0"/>
        <w:autoSpaceDN w:val="0"/>
        <w:adjustRightInd w:val="0"/>
        <w:spacing w:line="240" w:lineRule="exact"/>
        <w:ind w:left="567" w:hanging="141"/>
        <w:jc w:val="thaiDistribute"/>
        <w:rPr>
          <w:rFonts w:ascii="CordiaUPC" w:hAnsi="CordiaUPC" w:cs="CordiaUPC"/>
          <w:sz w:val="26"/>
          <w:szCs w:val="26"/>
          <w:lang w:eastAsia="en-GB"/>
        </w:rPr>
      </w:pPr>
      <w:r w:rsidRPr="00551FA5">
        <w:rPr>
          <w:rFonts w:ascii="CordiaUPC" w:hAnsi="CordiaUPC" w:cs="CordiaUPC" w:hint="cs"/>
          <w:b/>
          <w:bCs/>
          <w:sz w:val="26"/>
          <w:szCs w:val="26"/>
        </w:rPr>
        <w:tab/>
      </w:r>
      <w:r w:rsidRPr="007E577C">
        <w:rPr>
          <w:rFonts w:ascii="CordiaUPC" w:hAnsi="CordiaUPC" w:cs="CordiaUPC"/>
          <w:sz w:val="26"/>
          <w:szCs w:val="26"/>
          <w:lang w:eastAsia="en-GB"/>
        </w:rPr>
        <w:t>On 24 February 2021, the Board of Directors Meeting No.2/2564 approved the T</w:t>
      </w:r>
      <w:r>
        <w:rPr>
          <w:rFonts w:ascii="CordiaUPC" w:hAnsi="CordiaUPC" w:cs="CordiaUPC"/>
          <w:sz w:val="26"/>
          <w:szCs w:val="26"/>
          <w:lang w:eastAsia="en-GB"/>
        </w:rPr>
        <w:t>T</w:t>
      </w:r>
      <w:r w:rsidRPr="007E577C">
        <w:rPr>
          <w:rFonts w:ascii="CordiaUPC" w:hAnsi="CordiaUPC" w:cs="CordiaUPC"/>
          <w:sz w:val="26"/>
          <w:szCs w:val="26"/>
          <w:lang w:eastAsia="en-GB"/>
        </w:rPr>
        <w:t>B Stock Retention Program</w:t>
      </w:r>
      <w:r w:rsidR="00F90688">
        <w:rPr>
          <w:rFonts w:ascii="CordiaUPC" w:hAnsi="CordiaUPC" w:cs="CordiaUPC"/>
          <w:sz w:val="26"/>
          <w:szCs w:val="26"/>
          <w:lang w:eastAsia="en-GB"/>
        </w:rPr>
        <w:t xml:space="preserve"> 2021</w:t>
      </w:r>
      <w:r w:rsidRPr="007E577C">
        <w:rPr>
          <w:rFonts w:ascii="CordiaUPC" w:hAnsi="CordiaUPC" w:cs="CordiaUPC"/>
          <w:sz w:val="26"/>
          <w:szCs w:val="26"/>
          <w:lang w:eastAsia="en-GB"/>
        </w:rPr>
        <w:t xml:space="preserve"> (T</w:t>
      </w:r>
      <w:r w:rsidR="00445395">
        <w:rPr>
          <w:rFonts w:ascii="CordiaUPC" w:hAnsi="CordiaUPC" w:cs="CordiaUPC"/>
          <w:sz w:val="26"/>
          <w:szCs w:val="26"/>
          <w:lang w:eastAsia="en-GB"/>
        </w:rPr>
        <w:t>T</w:t>
      </w:r>
      <w:r w:rsidRPr="007E577C">
        <w:rPr>
          <w:rFonts w:ascii="CordiaUPC" w:hAnsi="CordiaUPC" w:cs="CordiaUPC"/>
          <w:sz w:val="26"/>
          <w:szCs w:val="26"/>
          <w:lang w:eastAsia="en-GB"/>
        </w:rPr>
        <w:t>B TSRP</w:t>
      </w:r>
      <w:r w:rsidR="00226FC9">
        <w:rPr>
          <w:rFonts w:ascii="CordiaUPC" w:hAnsi="CordiaUPC" w:cs="CordiaUPC"/>
          <w:sz w:val="26"/>
          <w:szCs w:val="26"/>
          <w:lang w:eastAsia="en-GB"/>
        </w:rPr>
        <w:t xml:space="preserve"> 2021</w:t>
      </w:r>
      <w:r w:rsidRPr="007E577C">
        <w:rPr>
          <w:rFonts w:ascii="CordiaUPC" w:hAnsi="CordiaUPC" w:cs="CordiaUPC"/>
          <w:sz w:val="26"/>
          <w:szCs w:val="26"/>
          <w:lang w:eastAsia="en-GB"/>
        </w:rPr>
        <w:t xml:space="preserve">) which will offer newly issued ordinary shares of the Bank to the executives and employees of </w:t>
      </w:r>
      <w:r w:rsidR="00226FC9">
        <w:rPr>
          <w:rFonts w:ascii="CordiaUPC" w:hAnsi="CordiaUPC" w:cs="CordiaUPC"/>
          <w:sz w:val="26"/>
          <w:szCs w:val="26"/>
          <w:lang w:eastAsia="en-GB"/>
        </w:rPr>
        <w:t>the Bank</w:t>
      </w:r>
      <w:r w:rsidRPr="007E577C">
        <w:rPr>
          <w:rFonts w:ascii="CordiaUPC" w:hAnsi="CordiaUPC" w:cs="CordiaUPC"/>
          <w:sz w:val="26"/>
          <w:szCs w:val="26"/>
          <w:lang w:eastAsia="en-GB"/>
        </w:rPr>
        <w:t xml:space="preserve"> and </w:t>
      </w:r>
      <w:proofErr w:type="spellStart"/>
      <w:r w:rsidRPr="007E577C">
        <w:rPr>
          <w:rFonts w:ascii="CordiaUPC" w:hAnsi="CordiaUPC" w:cs="CordiaUPC"/>
          <w:sz w:val="26"/>
          <w:szCs w:val="26"/>
          <w:lang w:eastAsia="en-GB"/>
        </w:rPr>
        <w:t>Thanachart</w:t>
      </w:r>
      <w:proofErr w:type="spellEnd"/>
      <w:r w:rsidRPr="007E577C">
        <w:rPr>
          <w:rFonts w:ascii="CordiaUPC" w:hAnsi="CordiaUPC" w:cs="CordiaUPC"/>
          <w:sz w:val="26"/>
          <w:szCs w:val="26"/>
          <w:lang w:eastAsia="en-GB"/>
        </w:rPr>
        <w:t xml:space="preserve"> Bank who have qualifications under T</w:t>
      </w:r>
      <w:r>
        <w:rPr>
          <w:rFonts w:ascii="CordiaUPC" w:hAnsi="CordiaUPC" w:cs="CordiaUPC"/>
          <w:sz w:val="26"/>
          <w:szCs w:val="26"/>
          <w:lang w:eastAsia="en-GB"/>
        </w:rPr>
        <w:t>T</w:t>
      </w:r>
      <w:r w:rsidRPr="007E577C">
        <w:rPr>
          <w:rFonts w:ascii="CordiaUPC" w:hAnsi="CordiaUPC" w:cs="CordiaUPC"/>
          <w:sz w:val="26"/>
          <w:szCs w:val="26"/>
          <w:lang w:eastAsia="en-GB"/>
        </w:rPr>
        <w:t>B TSRP</w:t>
      </w:r>
      <w:r w:rsidR="00226FC9">
        <w:rPr>
          <w:rFonts w:ascii="CordiaUPC" w:hAnsi="CordiaUPC" w:cs="CordiaUPC"/>
          <w:sz w:val="26"/>
          <w:szCs w:val="26"/>
          <w:lang w:eastAsia="en-GB"/>
        </w:rPr>
        <w:t xml:space="preserve"> 2021</w:t>
      </w:r>
      <w:r w:rsidRPr="007E577C">
        <w:rPr>
          <w:rFonts w:ascii="CordiaUPC" w:hAnsi="CordiaUPC" w:cs="CordiaUPC"/>
          <w:sz w:val="26"/>
          <w:szCs w:val="26"/>
          <w:lang w:eastAsia="en-GB"/>
        </w:rPr>
        <w:t xml:space="preserve">. </w:t>
      </w:r>
      <w:r w:rsidRPr="00B2426A">
        <w:rPr>
          <w:rFonts w:ascii="CordiaUPC" w:hAnsi="CordiaUPC" w:cs="CordiaUPC"/>
          <w:sz w:val="26"/>
          <w:szCs w:val="26"/>
          <w:lang w:eastAsia="en-GB"/>
        </w:rPr>
        <w:t>The executives and employees under TTB TSRP</w:t>
      </w:r>
      <w:r w:rsidR="00226FC9" w:rsidRPr="00B2426A">
        <w:rPr>
          <w:rFonts w:ascii="CordiaUPC" w:hAnsi="CordiaUPC" w:cs="CordiaUPC"/>
          <w:sz w:val="26"/>
          <w:szCs w:val="26"/>
          <w:lang w:eastAsia="en-GB"/>
        </w:rPr>
        <w:t xml:space="preserve"> 2021</w:t>
      </w:r>
      <w:r w:rsidRPr="00B2426A">
        <w:rPr>
          <w:rFonts w:ascii="CordiaUPC" w:hAnsi="CordiaUPC" w:cs="CordiaUPC"/>
          <w:sz w:val="26"/>
          <w:szCs w:val="26"/>
          <w:lang w:eastAsia="en-GB"/>
        </w:rPr>
        <w:t xml:space="preserve"> shall be entitled to subscribe for the newly issued shares according to the conditions specified in TTB TSRP</w:t>
      </w:r>
      <w:r w:rsidR="00226FC9" w:rsidRPr="00B2426A">
        <w:rPr>
          <w:rFonts w:ascii="CordiaUPC" w:hAnsi="CordiaUPC" w:cs="CordiaUPC"/>
          <w:sz w:val="26"/>
          <w:szCs w:val="26"/>
          <w:lang w:eastAsia="en-GB"/>
        </w:rPr>
        <w:t xml:space="preserve"> 2021</w:t>
      </w:r>
      <w:r w:rsidRPr="00B2426A">
        <w:rPr>
          <w:rFonts w:ascii="CordiaUPC" w:hAnsi="CordiaUPC" w:cs="CordiaUPC"/>
          <w:sz w:val="26"/>
          <w:szCs w:val="26"/>
          <w:lang w:eastAsia="en-GB"/>
        </w:rPr>
        <w:t>. Summary of the program is detail below.</w:t>
      </w:r>
    </w:p>
    <w:p w14:paraId="2F566443" w14:textId="77777777" w:rsidR="007E577C" w:rsidRPr="00551FA5" w:rsidRDefault="007E577C" w:rsidP="007E577C">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7E577C" w:rsidRPr="00551FA5" w14:paraId="0CB64DC5" w14:textId="77777777" w:rsidTr="000132DD">
        <w:tc>
          <w:tcPr>
            <w:tcW w:w="3078" w:type="dxa"/>
          </w:tcPr>
          <w:p w14:paraId="1883B362" w14:textId="77777777" w:rsidR="007E577C" w:rsidRPr="00551FA5" w:rsidRDefault="007E577C" w:rsidP="000132DD">
            <w:pPr>
              <w:spacing w:line="240" w:lineRule="exact"/>
              <w:ind w:left="162" w:hanging="162"/>
              <w:rPr>
                <w:rFonts w:ascii="CordiaUPC" w:hAnsi="CordiaUPC" w:cs="CordiaUPC"/>
                <w:sz w:val="26"/>
                <w:szCs w:val="26"/>
              </w:rPr>
            </w:pPr>
            <w:r w:rsidRPr="00551FA5">
              <w:rPr>
                <w:rFonts w:ascii="CordiaUPC" w:hAnsi="CordiaUPC" w:cs="CordiaUPC" w:hint="cs"/>
                <w:sz w:val="26"/>
                <w:szCs w:val="26"/>
              </w:rPr>
              <w:t>Term of continuing scheme</w:t>
            </w:r>
            <w:r>
              <w:rPr>
                <w:rFonts w:ascii="CordiaUPC" w:hAnsi="CordiaUPC" w:cs="CordiaUPC"/>
                <w:sz w:val="26"/>
                <w:szCs w:val="26"/>
              </w:rPr>
              <w:t>:</w:t>
            </w:r>
          </w:p>
        </w:tc>
        <w:tc>
          <w:tcPr>
            <w:tcW w:w="6372" w:type="dxa"/>
          </w:tcPr>
          <w:p w14:paraId="0F856D14" w14:textId="13557C48" w:rsidR="007E577C" w:rsidRPr="00551FA5" w:rsidRDefault="007E577C" w:rsidP="000132DD">
            <w:pPr>
              <w:spacing w:line="240" w:lineRule="exact"/>
              <w:jc w:val="both"/>
              <w:rPr>
                <w:rFonts w:ascii="CordiaUPC" w:hAnsi="CordiaUPC" w:cs="CordiaUPC"/>
                <w:sz w:val="26"/>
                <w:szCs w:val="26"/>
              </w:rPr>
            </w:pPr>
            <w:r w:rsidRPr="007E577C">
              <w:rPr>
                <w:rFonts w:ascii="CordiaUPC" w:hAnsi="CordiaUPC" w:cs="CordiaUPC"/>
                <w:sz w:val="26"/>
                <w:szCs w:val="26"/>
              </w:rPr>
              <w:t>3 years from the date on which the shareholders’ meeting approves the T</w:t>
            </w:r>
            <w:r>
              <w:rPr>
                <w:rFonts w:ascii="CordiaUPC" w:hAnsi="CordiaUPC" w:cs="CordiaUPC"/>
                <w:sz w:val="26"/>
                <w:szCs w:val="26"/>
              </w:rPr>
              <w:t>T</w:t>
            </w:r>
            <w:r w:rsidRPr="007E577C">
              <w:rPr>
                <w:rFonts w:ascii="CordiaUPC" w:hAnsi="CordiaUPC" w:cs="CordiaUPC"/>
                <w:sz w:val="26"/>
                <w:szCs w:val="26"/>
              </w:rPr>
              <w:t>B Stock Retention Program</w:t>
            </w:r>
            <w:r w:rsidR="00F90688">
              <w:rPr>
                <w:rFonts w:ascii="CordiaUPC" w:hAnsi="CordiaUPC" w:cs="CordiaUPC"/>
                <w:sz w:val="26"/>
                <w:szCs w:val="26"/>
              </w:rPr>
              <w:t xml:space="preserve"> 2021</w:t>
            </w:r>
          </w:p>
        </w:tc>
      </w:tr>
      <w:tr w:rsidR="007E577C" w:rsidRPr="00551FA5" w14:paraId="2F8F9BC9" w14:textId="77777777" w:rsidTr="000132DD">
        <w:tc>
          <w:tcPr>
            <w:tcW w:w="3078" w:type="dxa"/>
          </w:tcPr>
          <w:p w14:paraId="48D22634" w14:textId="77777777" w:rsidR="007E577C" w:rsidRPr="00551FA5" w:rsidRDefault="007E577C" w:rsidP="000132DD">
            <w:pPr>
              <w:spacing w:line="240" w:lineRule="exact"/>
              <w:ind w:left="162" w:hanging="162"/>
              <w:rPr>
                <w:rFonts w:ascii="CordiaUPC" w:hAnsi="CordiaUPC" w:cs="CordiaUPC"/>
                <w:sz w:val="26"/>
                <w:szCs w:val="26"/>
              </w:rPr>
            </w:pPr>
          </w:p>
        </w:tc>
        <w:tc>
          <w:tcPr>
            <w:tcW w:w="6372" w:type="dxa"/>
          </w:tcPr>
          <w:p w14:paraId="4110761A" w14:textId="77777777" w:rsidR="007E577C" w:rsidRPr="00551FA5" w:rsidRDefault="007E577C" w:rsidP="000132DD">
            <w:pPr>
              <w:spacing w:line="240" w:lineRule="exact"/>
              <w:jc w:val="both"/>
              <w:rPr>
                <w:rFonts w:ascii="CordiaUPC" w:hAnsi="CordiaUPC" w:cs="CordiaUPC"/>
                <w:sz w:val="26"/>
                <w:szCs w:val="26"/>
              </w:rPr>
            </w:pPr>
          </w:p>
        </w:tc>
      </w:tr>
      <w:tr w:rsidR="007E577C" w:rsidRPr="00551FA5" w14:paraId="441111F8" w14:textId="77777777" w:rsidTr="000132DD">
        <w:tc>
          <w:tcPr>
            <w:tcW w:w="3078" w:type="dxa"/>
          </w:tcPr>
          <w:p w14:paraId="33584DC7" w14:textId="77777777" w:rsidR="007E577C" w:rsidRPr="00551FA5" w:rsidRDefault="007E577C" w:rsidP="000132DD">
            <w:pPr>
              <w:spacing w:line="240" w:lineRule="exact"/>
              <w:ind w:left="162" w:hanging="162"/>
              <w:rPr>
                <w:rFonts w:ascii="CordiaUPC" w:hAnsi="CordiaUPC" w:cs="CordiaUPC"/>
                <w:sz w:val="26"/>
                <w:szCs w:val="26"/>
              </w:rPr>
            </w:pPr>
            <w:r w:rsidRPr="00551FA5">
              <w:rPr>
                <w:rFonts w:ascii="CordiaUPC" w:hAnsi="CordiaUPC" w:cs="CordiaUPC" w:hint="cs"/>
                <w:sz w:val="26"/>
                <w:szCs w:val="26"/>
              </w:rPr>
              <w:t>Number of ordinary shares to be offered:</w:t>
            </w:r>
          </w:p>
        </w:tc>
        <w:tc>
          <w:tcPr>
            <w:tcW w:w="6372" w:type="dxa"/>
          </w:tcPr>
          <w:p w14:paraId="5DACAA60" w14:textId="70C08D71" w:rsidR="007E577C" w:rsidRPr="00551FA5" w:rsidRDefault="007E577C" w:rsidP="000132DD">
            <w:pPr>
              <w:spacing w:line="240" w:lineRule="exact"/>
              <w:jc w:val="both"/>
              <w:rPr>
                <w:rFonts w:ascii="CordiaUPC" w:hAnsi="CordiaUPC" w:cs="CordiaUPC"/>
                <w:sz w:val="26"/>
                <w:szCs w:val="26"/>
              </w:rPr>
            </w:pPr>
            <w:r w:rsidRPr="007E577C">
              <w:rPr>
                <w:rFonts w:ascii="CordiaUPC" w:hAnsi="CordiaUPC" w:cs="CordiaUPC"/>
                <w:sz w:val="26"/>
                <w:szCs w:val="26"/>
              </w:rPr>
              <w:t>Up to 305,000,000 shares in total at a par value of Baht 0.95 where such newly issued ordinary shares will be offered as a continuing program</w:t>
            </w:r>
          </w:p>
        </w:tc>
      </w:tr>
      <w:tr w:rsidR="007E577C" w:rsidRPr="00551FA5" w14:paraId="45F2B149" w14:textId="77777777" w:rsidTr="000132DD">
        <w:tc>
          <w:tcPr>
            <w:tcW w:w="3078" w:type="dxa"/>
          </w:tcPr>
          <w:p w14:paraId="5DEB42EA" w14:textId="77777777" w:rsidR="007E577C" w:rsidRPr="00551FA5" w:rsidRDefault="007E577C" w:rsidP="000132DD">
            <w:pPr>
              <w:spacing w:line="240" w:lineRule="exact"/>
              <w:ind w:left="162" w:hanging="162"/>
              <w:rPr>
                <w:rFonts w:ascii="CordiaUPC" w:hAnsi="CordiaUPC" w:cs="CordiaUPC"/>
                <w:sz w:val="26"/>
                <w:szCs w:val="26"/>
              </w:rPr>
            </w:pPr>
          </w:p>
        </w:tc>
        <w:tc>
          <w:tcPr>
            <w:tcW w:w="6372" w:type="dxa"/>
          </w:tcPr>
          <w:p w14:paraId="2572F376" w14:textId="77777777" w:rsidR="007E577C" w:rsidRPr="00551FA5" w:rsidRDefault="007E577C" w:rsidP="000132DD">
            <w:pPr>
              <w:spacing w:line="240" w:lineRule="exact"/>
              <w:jc w:val="both"/>
              <w:rPr>
                <w:rFonts w:ascii="CordiaUPC" w:hAnsi="CordiaUPC" w:cs="CordiaUPC"/>
                <w:sz w:val="26"/>
                <w:szCs w:val="26"/>
              </w:rPr>
            </w:pPr>
          </w:p>
        </w:tc>
      </w:tr>
      <w:tr w:rsidR="007E577C" w:rsidRPr="00551FA5" w14:paraId="59587FD0" w14:textId="77777777" w:rsidTr="000132DD">
        <w:tc>
          <w:tcPr>
            <w:tcW w:w="3078" w:type="dxa"/>
          </w:tcPr>
          <w:p w14:paraId="0A8818F0" w14:textId="77777777" w:rsidR="007E577C" w:rsidRPr="00551FA5" w:rsidRDefault="007E577C" w:rsidP="000132DD">
            <w:pPr>
              <w:spacing w:line="240" w:lineRule="exact"/>
              <w:ind w:left="162" w:hanging="162"/>
              <w:rPr>
                <w:rFonts w:ascii="CordiaUPC" w:hAnsi="CordiaUPC" w:cs="CordiaUPC"/>
                <w:sz w:val="26"/>
                <w:szCs w:val="26"/>
              </w:rPr>
            </w:pPr>
            <w:r w:rsidRPr="00551FA5">
              <w:rPr>
                <w:rFonts w:ascii="CordiaUPC" w:hAnsi="CordiaUPC" w:cs="CordiaUPC" w:hint="cs"/>
                <w:sz w:val="26"/>
                <w:szCs w:val="26"/>
              </w:rPr>
              <w:t>Offering price per share:</w:t>
            </w:r>
          </w:p>
        </w:tc>
        <w:tc>
          <w:tcPr>
            <w:tcW w:w="6372" w:type="dxa"/>
          </w:tcPr>
          <w:p w14:paraId="22315361" w14:textId="7111F4AB" w:rsidR="007E577C" w:rsidRPr="00551FA5" w:rsidRDefault="007E577C" w:rsidP="000132DD">
            <w:pPr>
              <w:spacing w:line="240" w:lineRule="exact"/>
              <w:jc w:val="both"/>
              <w:rPr>
                <w:rFonts w:ascii="CordiaUPC" w:hAnsi="CordiaUPC" w:cs="CordiaUPC"/>
                <w:sz w:val="26"/>
                <w:szCs w:val="26"/>
              </w:rPr>
            </w:pPr>
            <w:r w:rsidRPr="007E577C">
              <w:rPr>
                <w:rFonts w:ascii="CordiaUPC" w:hAnsi="CordiaUPC" w:cs="CordiaUPC"/>
                <w:sz w:val="26"/>
                <w:szCs w:val="26"/>
              </w:rPr>
              <w:t>The offering price per share to be offered to the executives and employees under</w:t>
            </w:r>
            <w:r w:rsidR="00262A4C">
              <w:rPr>
                <w:rFonts w:ascii="CordiaUPC" w:hAnsi="CordiaUPC" w:cs="CordiaUPC"/>
                <w:sz w:val="26"/>
                <w:szCs w:val="26"/>
              </w:rPr>
              <w:t xml:space="preserve"> TTB Stock Retention program</w:t>
            </w:r>
            <w:r w:rsidRPr="007E577C">
              <w:rPr>
                <w:rFonts w:ascii="CordiaUPC" w:hAnsi="CordiaUPC" w:cs="CordiaUPC"/>
                <w:sz w:val="26"/>
                <w:szCs w:val="26"/>
              </w:rPr>
              <w:t xml:space="preserve"> 2021 is equivalent to Baht 1.15. Such offering price, which was not lower than the weighted average closing price of </w:t>
            </w:r>
            <w:r w:rsidR="00226FC9">
              <w:rPr>
                <w:rFonts w:ascii="CordiaUPC" w:hAnsi="CordiaUPC" w:cs="CordiaUPC"/>
                <w:sz w:val="26"/>
                <w:szCs w:val="26"/>
              </w:rPr>
              <w:t>the Bank</w:t>
            </w:r>
            <w:r w:rsidR="004235EF">
              <w:rPr>
                <w:rFonts w:ascii="CordiaUPC" w:hAnsi="CordiaUPC" w:cs="CordiaUPC"/>
                <w:sz w:val="26"/>
                <w:szCs w:val="26"/>
              </w:rPr>
              <w:t>’s</w:t>
            </w:r>
            <w:r w:rsidRPr="007E577C">
              <w:rPr>
                <w:rFonts w:ascii="CordiaUPC" w:hAnsi="CordiaUPC" w:cs="CordiaUPC"/>
                <w:sz w:val="26"/>
                <w:szCs w:val="26"/>
              </w:rPr>
              <w:t xml:space="preserve"> shares traded on the Stock Exchange of Thailand during the period of 15 consecutive days before the date on which the Board of Directors’ Meeting No. 2/2021 held on February 24, 2021 resolved to propose the T</w:t>
            </w:r>
            <w:r>
              <w:rPr>
                <w:rFonts w:ascii="CordiaUPC" w:hAnsi="CordiaUPC" w:cs="CordiaUPC"/>
                <w:sz w:val="26"/>
                <w:szCs w:val="26"/>
              </w:rPr>
              <w:t>T</w:t>
            </w:r>
            <w:r w:rsidRPr="007E577C">
              <w:rPr>
                <w:rFonts w:ascii="CordiaUPC" w:hAnsi="CordiaUPC" w:cs="CordiaUPC"/>
                <w:sz w:val="26"/>
                <w:szCs w:val="26"/>
              </w:rPr>
              <w:t xml:space="preserve">B Stock Retention Program </w:t>
            </w:r>
            <w:r w:rsidR="00226FC9">
              <w:rPr>
                <w:rFonts w:ascii="CordiaUPC" w:hAnsi="CordiaUPC" w:cs="CordiaUPC"/>
                <w:sz w:val="26"/>
                <w:szCs w:val="26"/>
              </w:rPr>
              <w:t xml:space="preserve">2021 </w:t>
            </w:r>
            <w:r w:rsidRPr="007E577C">
              <w:rPr>
                <w:rFonts w:ascii="CordiaUPC" w:hAnsi="CordiaUPC" w:cs="CordiaUPC"/>
                <w:sz w:val="26"/>
                <w:szCs w:val="26"/>
              </w:rPr>
              <w:t>for the shareholders’ meeting’s consideration and approval.</w:t>
            </w:r>
          </w:p>
        </w:tc>
      </w:tr>
      <w:tr w:rsidR="007E577C" w:rsidRPr="00551FA5" w14:paraId="77C35735" w14:textId="77777777" w:rsidTr="000132DD">
        <w:tc>
          <w:tcPr>
            <w:tcW w:w="3078" w:type="dxa"/>
          </w:tcPr>
          <w:p w14:paraId="05AF9BAD" w14:textId="77777777" w:rsidR="007E577C" w:rsidRPr="00551FA5" w:rsidRDefault="007E577C" w:rsidP="000132DD">
            <w:pPr>
              <w:spacing w:line="240" w:lineRule="exact"/>
              <w:ind w:left="162" w:hanging="162"/>
              <w:rPr>
                <w:rFonts w:ascii="CordiaUPC" w:hAnsi="CordiaUPC" w:cs="CordiaUPC"/>
                <w:sz w:val="26"/>
                <w:szCs w:val="26"/>
              </w:rPr>
            </w:pPr>
          </w:p>
        </w:tc>
        <w:tc>
          <w:tcPr>
            <w:tcW w:w="6372" w:type="dxa"/>
          </w:tcPr>
          <w:p w14:paraId="3CF4007C" w14:textId="77777777" w:rsidR="007E577C" w:rsidRPr="00551FA5" w:rsidRDefault="007E577C" w:rsidP="000132DD">
            <w:pPr>
              <w:spacing w:line="240" w:lineRule="exact"/>
              <w:jc w:val="both"/>
              <w:rPr>
                <w:rFonts w:ascii="CordiaUPC" w:hAnsi="CordiaUPC" w:cs="CordiaUPC"/>
                <w:sz w:val="26"/>
                <w:szCs w:val="26"/>
              </w:rPr>
            </w:pPr>
          </w:p>
        </w:tc>
      </w:tr>
      <w:tr w:rsidR="007E577C" w:rsidRPr="00551FA5" w14:paraId="528B7DB3" w14:textId="77777777" w:rsidTr="000132DD">
        <w:tc>
          <w:tcPr>
            <w:tcW w:w="3078" w:type="dxa"/>
          </w:tcPr>
          <w:p w14:paraId="1BF57502" w14:textId="77777777" w:rsidR="007E577C" w:rsidRPr="00551FA5" w:rsidRDefault="007E577C" w:rsidP="000132DD">
            <w:pPr>
              <w:spacing w:line="240" w:lineRule="exact"/>
              <w:ind w:left="162" w:hanging="162"/>
              <w:rPr>
                <w:rFonts w:ascii="CordiaUPC" w:hAnsi="CordiaUPC" w:cs="CordiaUPC"/>
                <w:sz w:val="26"/>
                <w:szCs w:val="26"/>
              </w:rPr>
            </w:pPr>
            <w:r w:rsidRPr="00551FA5">
              <w:rPr>
                <w:rFonts w:ascii="CordiaUPC" w:hAnsi="CordiaUPC" w:cs="CordiaUPC" w:hint="cs"/>
                <w:sz w:val="26"/>
                <w:szCs w:val="26"/>
              </w:rPr>
              <w:t>Condition of subscription for the newly issued shares:</w:t>
            </w:r>
          </w:p>
        </w:tc>
        <w:tc>
          <w:tcPr>
            <w:tcW w:w="6372" w:type="dxa"/>
          </w:tcPr>
          <w:p w14:paraId="32967ECE" w14:textId="2ABE1FB5" w:rsidR="007E577C" w:rsidRPr="00551FA5" w:rsidRDefault="00754D90" w:rsidP="000132DD">
            <w:pPr>
              <w:spacing w:line="240" w:lineRule="exact"/>
              <w:jc w:val="both"/>
              <w:rPr>
                <w:rFonts w:ascii="CordiaUPC" w:hAnsi="CordiaUPC" w:cs="CordiaUPC"/>
                <w:sz w:val="26"/>
                <w:szCs w:val="26"/>
              </w:rPr>
            </w:pPr>
            <w:r w:rsidRPr="00754D90">
              <w:rPr>
                <w:rFonts w:ascii="CordiaUPC" w:hAnsi="CordiaUPC" w:cs="CordiaUPC"/>
                <w:sz w:val="26"/>
                <w:szCs w:val="26"/>
              </w:rPr>
              <w:t>The executives and employees under T</w:t>
            </w:r>
            <w:r>
              <w:rPr>
                <w:rFonts w:ascii="CordiaUPC" w:hAnsi="CordiaUPC" w:cs="CordiaUPC"/>
                <w:sz w:val="26"/>
                <w:szCs w:val="26"/>
              </w:rPr>
              <w:t>T</w:t>
            </w:r>
            <w:r w:rsidRPr="00754D90">
              <w:rPr>
                <w:rFonts w:ascii="CordiaUPC" w:hAnsi="CordiaUPC" w:cs="CordiaUPC"/>
                <w:sz w:val="26"/>
                <w:szCs w:val="26"/>
              </w:rPr>
              <w:t>B TSRP</w:t>
            </w:r>
            <w:r w:rsidR="00226FC9">
              <w:rPr>
                <w:rFonts w:ascii="CordiaUPC" w:hAnsi="CordiaUPC" w:cs="CordiaUPC"/>
                <w:sz w:val="26"/>
                <w:szCs w:val="26"/>
              </w:rPr>
              <w:t xml:space="preserve"> 2021</w:t>
            </w:r>
            <w:r w:rsidRPr="00754D90">
              <w:rPr>
                <w:rFonts w:ascii="CordiaUPC" w:hAnsi="CordiaUPC" w:cs="CordiaUPC"/>
                <w:sz w:val="26"/>
                <w:szCs w:val="26"/>
              </w:rPr>
              <w:t xml:space="preserve"> who will subscribe for the newly issued shares shall be executives or employees of </w:t>
            </w:r>
            <w:r w:rsidR="00226FC9">
              <w:rPr>
                <w:rFonts w:ascii="CordiaUPC" w:hAnsi="CordiaUPC" w:cs="CordiaUPC"/>
                <w:sz w:val="26"/>
                <w:szCs w:val="26"/>
              </w:rPr>
              <w:t>the Bank</w:t>
            </w:r>
            <w:r w:rsidRPr="00754D90">
              <w:rPr>
                <w:rFonts w:ascii="CordiaUPC" w:hAnsi="CordiaUPC" w:cs="CordiaUPC"/>
                <w:sz w:val="26"/>
                <w:szCs w:val="26"/>
              </w:rPr>
              <w:t xml:space="preserve"> or </w:t>
            </w:r>
            <w:proofErr w:type="spellStart"/>
            <w:r w:rsidRPr="00754D90">
              <w:rPr>
                <w:rFonts w:ascii="CordiaUPC" w:hAnsi="CordiaUPC" w:cs="CordiaUPC"/>
                <w:sz w:val="26"/>
                <w:szCs w:val="26"/>
              </w:rPr>
              <w:t>Thanachart</w:t>
            </w:r>
            <w:proofErr w:type="spellEnd"/>
            <w:r w:rsidRPr="00754D90">
              <w:rPr>
                <w:rFonts w:ascii="CordiaUPC" w:hAnsi="CordiaUPC" w:cs="CordiaUPC"/>
                <w:sz w:val="26"/>
                <w:szCs w:val="26"/>
              </w:rPr>
              <w:t xml:space="preserve"> Bank as of the subscription date of such newly issued shares (the rights for employees who retire pursuant to the Bank’s regulation or death are still retained).</w:t>
            </w:r>
          </w:p>
        </w:tc>
      </w:tr>
    </w:tbl>
    <w:p w14:paraId="2189A58A" w14:textId="77777777" w:rsidR="00676F63" w:rsidRPr="00551FA5" w:rsidRDefault="00676F63" w:rsidP="00676F63">
      <w:pPr>
        <w:spacing w:line="240" w:lineRule="exact"/>
        <w:rPr>
          <w:rFonts w:ascii="CordiaUPC" w:hAnsi="CordiaUPC" w:cs="CordiaUPC"/>
          <w:b/>
          <w:bCs/>
          <w:sz w:val="26"/>
          <w:szCs w:val="26"/>
          <w:lang w:val="en-US" w:bidi="th-TH"/>
        </w:rPr>
      </w:pPr>
    </w:p>
    <w:p w14:paraId="71B721C4" w14:textId="77777777" w:rsidR="007F5B61" w:rsidRDefault="00676F63" w:rsidP="00676F63">
      <w:pPr>
        <w:spacing w:line="240" w:lineRule="exact"/>
        <w:rPr>
          <w:rFonts w:ascii="CordiaUPC" w:hAnsi="CordiaUPC" w:cs="CordiaUPC"/>
          <w:b/>
          <w:bCs/>
          <w:i/>
          <w:iCs/>
          <w:sz w:val="26"/>
          <w:szCs w:val="26"/>
        </w:rPr>
      </w:pPr>
      <w:r w:rsidRPr="00551FA5">
        <w:rPr>
          <w:rFonts w:ascii="CordiaUPC" w:hAnsi="CordiaUPC" w:cs="CordiaUPC" w:hint="cs"/>
          <w:b/>
          <w:bCs/>
          <w:sz w:val="26"/>
          <w:szCs w:val="26"/>
          <w:lang w:bidi="th-TH"/>
        </w:rPr>
        <w:tab/>
      </w:r>
      <w:proofErr w:type="spellStart"/>
      <w:r w:rsidR="007F5B61">
        <w:rPr>
          <w:rFonts w:ascii="CordiaUPC" w:hAnsi="CordiaUPC" w:cs="CordiaUPC"/>
          <w:b/>
          <w:bCs/>
          <w:i/>
          <w:iCs/>
          <w:sz w:val="26"/>
          <w:szCs w:val="26"/>
          <w:lang w:val="en-US" w:bidi="th-TH"/>
        </w:rPr>
        <w:t>TMBThanachart</w:t>
      </w:r>
      <w:proofErr w:type="spellEnd"/>
      <w:r w:rsidR="007F5B61">
        <w:rPr>
          <w:rFonts w:ascii="CordiaUPC" w:hAnsi="CordiaUPC" w:cs="CordiaUPC"/>
          <w:b/>
          <w:bCs/>
          <w:i/>
          <w:iCs/>
          <w:sz w:val="26"/>
          <w:szCs w:val="26"/>
          <w:lang w:val="en-US" w:bidi="th-TH"/>
        </w:rPr>
        <w:t xml:space="preserve"> Stock Retention Program 2020 (</w:t>
      </w:r>
      <w:r w:rsidRPr="00676F63">
        <w:rPr>
          <w:rFonts w:ascii="CordiaUPC" w:hAnsi="CordiaUPC" w:cs="CordiaUPC"/>
          <w:b/>
          <w:bCs/>
          <w:i/>
          <w:iCs/>
          <w:sz w:val="26"/>
          <w:szCs w:val="26"/>
        </w:rPr>
        <w:t>TTB Stock Retention Program 2020</w:t>
      </w:r>
      <w:r w:rsidR="007F5B61">
        <w:rPr>
          <w:rFonts w:ascii="CordiaUPC" w:hAnsi="CordiaUPC" w:cs="CordiaUPC"/>
          <w:b/>
          <w:bCs/>
          <w:i/>
          <w:iCs/>
          <w:sz w:val="26"/>
          <w:szCs w:val="26"/>
        </w:rPr>
        <w:t>)</w:t>
      </w:r>
      <w:r w:rsidRPr="00676F63">
        <w:rPr>
          <w:rFonts w:ascii="CordiaUPC" w:hAnsi="CordiaUPC" w:cs="CordiaUPC"/>
          <w:b/>
          <w:bCs/>
          <w:i/>
          <w:iCs/>
          <w:sz w:val="26"/>
          <w:szCs w:val="26"/>
        </w:rPr>
        <w:t xml:space="preserve"> </w:t>
      </w:r>
    </w:p>
    <w:p w14:paraId="7E876E8D" w14:textId="1962788B" w:rsidR="00676F63" w:rsidRPr="00676F63" w:rsidRDefault="00676F63" w:rsidP="007F5B61">
      <w:pPr>
        <w:spacing w:line="240" w:lineRule="exact"/>
        <w:ind w:firstLine="540"/>
        <w:rPr>
          <w:rFonts w:ascii="CordiaUPC" w:hAnsi="CordiaUPC" w:cs="CordiaUPC"/>
          <w:b/>
          <w:bCs/>
          <w:i/>
          <w:iCs/>
          <w:sz w:val="26"/>
          <w:szCs w:val="26"/>
          <w:lang w:bidi="th-TH"/>
        </w:rPr>
      </w:pPr>
      <w:r w:rsidRPr="00676F63">
        <w:rPr>
          <w:rFonts w:ascii="CordiaUPC" w:hAnsi="CordiaUPC" w:cs="CordiaUPC"/>
          <w:b/>
          <w:bCs/>
          <w:i/>
          <w:iCs/>
          <w:sz w:val="26"/>
          <w:szCs w:val="26"/>
        </w:rPr>
        <w:t>(formerly TMB Stock Retention Program 2020)</w:t>
      </w:r>
    </w:p>
    <w:p w14:paraId="03B3E3CA" w14:textId="77777777" w:rsidR="001A5AF3" w:rsidRPr="00551FA5" w:rsidRDefault="001A5AF3" w:rsidP="00551FA5">
      <w:pPr>
        <w:spacing w:line="240" w:lineRule="exact"/>
        <w:rPr>
          <w:rFonts w:ascii="CordiaUPC" w:hAnsi="CordiaUPC" w:cs="CordiaUPC"/>
          <w:b/>
          <w:bCs/>
          <w:sz w:val="26"/>
          <w:szCs w:val="26"/>
        </w:rPr>
      </w:pPr>
    </w:p>
    <w:p w14:paraId="273663B9" w14:textId="590E1976" w:rsidR="001A5AF3" w:rsidRPr="00551FA5" w:rsidRDefault="001A5AF3" w:rsidP="00551FA5">
      <w:pPr>
        <w:autoSpaceDE w:val="0"/>
        <w:autoSpaceDN w:val="0"/>
        <w:adjustRightInd w:val="0"/>
        <w:spacing w:line="240" w:lineRule="exact"/>
        <w:ind w:left="567" w:hanging="141"/>
        <w:jc w:val="thaiDistribute"/>
        <w:rPr>
          <w:rFonts w:ascii="CordiaUPC" w:hAnsi="CordiaUPC" w:cs="CordiaUPC"/>
          <w:sz w:val="26"/>
          <w:szCs w:val="26"/>
          <w:lang w:eastAsia="en-GB"/>
        </w:rPr>
      </w:pPr>
      <w:r w:rsidRPr="00551FA5">
        <w:rPr>
          <w:rFonts w:ascii="CordiaUPC" w:hAnsi="CordiaUPC" w:cs="CordiaUPC" w:hint="cs"/>
          <w:b/>
          <w:bCs/>
          <w:sz w:val="26"/>
          <w:szCs w:val="26"/>
        </w:rPr>
        <w:tab/>
      </w:r>
      <w:r w:rsidRPr="00551FA5">
        <w:rPr>
          <w:rFonts w:ascii="CordiaUPC" w:hAnsi="CordiaUPC" w:cs="CordiaUPC" w:hint="cs"/>
          <w:sz w:val="26"/>
          <w:szCs w:val="26"/>
          <w:lang w:eastAsia="en-GB"/>
        </w:rPr>
        <w:t>On 18 December 2019, the Board of Directors Meeting No.11/2562 approved the T</w:t>
      </w:r>
      <w:r w:rsidR="00A77C3F">
        <w:rPr>
          <w:rFonts w:ascii="CordiaUPC" w:hAnsi="CordiaUPC" w:cs="CordiaUPC"/>
          <w:sz w:val="26"/>
          <w:szCs w:val="26"/>
          <w:lang w:eastAsia="en-GB"/>
        </w:rPr>
        <w:t>T</w:t>
      </w:r>
      <w:r w:rsidRPr="00551FA5">
        <w:rPr>
          <w:rFonts w:ascii="CordiaUPC" w:hAnsi="CordiaUPC" w:cs="CordiaUPC" w:hint="cs"/>
          <w:sz w:val="26"/>
          <w:szCs w:val="26"/>
          <w:lang w:eastAsia="en-GB"/>
        </w:rPr>
        <w:t>B Stock Retention Program 2020 (T</w:t>
      </w:r>
      <w:r w:rsidR="00676F63">
        <w:rPr>
          <w:rFonts w:ascii="CordiaUPC" w:hAnsi="CordiaUPC" w:cs="CordiaUPC"/>
          <w:sz w:val="26"/>
          <w:szCs w:val="26"/>
          <w:lang w:eastAsia="en-GB"/>
        </w:rPr>
        <w:t>T</w:t>
      </w:r>
      <w:r w:rsidRPr="00551FA5">
        <w:rPr>
          <w:rFonts w:ascii="CordiaUPC" w:hAnsi="CordiaUPC" w:cs="CordiaUPC" w:hint="cs"/>
          <w:sz w:val="26"/>
          <w:szCs w:val="26"/>
          <w:lang w:eastAsia="en-GB"/>
        </w:rPr>
        <w:t>B TSRP 2020) which offer</w:t>
      </w:r>
      <w:r w:rsidR="00676F63">
        <w:rPr>
          <w:rFonts w:ascii="CordiaUPC" w:hAnsi="CordiaUPC" w:cs="CordiaUPC"/>
          <w:sz w:val="26"/>
          <w:szCs w:val="26"/>
          <w:lang w:eastAsia="en-GB"/>
        </w:rPr>
        <w:t>ed</w:t>
      </w:r>
      <w:r w:rsidRPr="00551FA5">
        <w:rPr>
          <w:rFonts w:ascii="CordiaUPC" w:hAnsi="CordiaUPC" w:cs="CordiaUPC" w:hint="cs"/>
          <w:sz w:val="26"/>
          <w:szCs w:val="26"/>
          <w:lang w:eastAsia="en-GB"/>
        </w:rPr>
        <w:t xml:space="preserve"> newly issued ordinary shares of the Bank to employees of </w:t>
      </w:r>
      <w:r w:rsidR="00A77C3F">
        <w:rPr>
          <w:rFonts w:ascii="CordiaUPC" w:hAnsi="CordiaUPC" w:cs="CordiaUPC"/>
          <w:sz w:val="26"/>
          <w:szCs w:val="26"/>
          <w:lang w:eastAsia="en-GB"/>
        </w:rPr>
        <w:t>the Bank</w:t>
      </w:r>
      <w:r w:rsidRPr="00551FA5">
        <w:rPr>
          <w:rFonts w:ascii="CordiaUPC" w:hAnsi="CordiaUPC" w:cs="CordiaUPC" w:hint="cs"/>
          <w:sz w:val="26"/>
          <w:szCs w:val="26"/>
          <w:lang w:eastAsia="en-GB"/>
        </w:rPr>
        <w:t xml:space="preserve"> and </w:t>
      </w:r>
      <w:proofErr w:type="spellStart"/>
      <w:r w:rsidRPr="00551FA5">
        <w:rPr>
          <w:rFonts w:ascii="CordiaUPC" w:hAnsi="CordiaUPC" w:cs="CordiaUPC" w:hint="cs"/>
          <w:sz w:val="26"/>
          <w:szCs w:val="26"/>
          <w:lang w:eastAsia="en-GB"/>
        </w:rPr>
        <w:t>Thanachart</w:t>
      </w:r>
      <w:proofErr w:type="spellEnd"/>
      <w:r w:rsidRPr="00551FA5">
        <w:rPr>
          <w:rFonts w:ascii="CordiaUPC" w:hAnsi="CordiaUPC" w:cs="CordiaUPC" w:hint="cs"/>
          <w:sz w:val="26"/>
          <w:szCs w:val="26"/>
          <w:lang w:eastAsia="en-GB"/>
        </w:rPr>
        <w:t xml:space="preserve"> Bank who have qualifications under T</w:t>
      </w:r>
      <w:r w:rsidR="00676F63">
        <w:rPr>
          <w:rFonts w:ascii="CordiaUPC" w:hAnsi="CordiaUPC" w:cs="CordiaUPC"/>
          <w:sz w:val="26"/>
          <w:szCs w:val="26"/>
          <w:lang w:eastAsia="en-GB"/>
        </w:rPr>
        <w:t>T</w:t>
      </w:r>
      <w:r w:rsidRPr="00551FA5">
        <w:rPr>
          <w:rFonts w:ascii="CordiaUPC" w:hAnsi="CordiaUPC" w:cs="CordiaUPC" w:hint="cs"/>
          <w:sz w:val="26"/>
          <w:szCs w:val="26"/>
          <w:lang w:eastAsia="en-GB"/>
        </w:rPr>
        <w:t>B TSRP 2020. The employees under T</w:t>
      </w:r>
      <w:r w:rsidR="00676F63">
        <w:rPr>
          <w:rFonts w:ascii="CordiaUPC" w:hAnsi="CordiaUPC" w:cs="CordiaUPC"/>
          <w:sz w:val="26"/>
          <w:szCs w:val="26"/>
          <w:lang w:eastAsia="en-GB"/>
        </w:rPr>
        <w:t>T</w:t>
      </w:r>
      <w:r w:rsidRPr="00551FA5">
        <w:rPr>
          <w:rFonts w:ascii="CordiaUPC" w:hAnsi="CordiaUPC" w:cs="CordiaUPC" w:hint="cs"/>
          <w:sz w:val="26"/>
          <w:szCs w:val="26"/>
          <w:lang w:eastAsia="en-GB"/>
        </w:rPr>
        <w:t>B TSRP 2020 shall be entitled to subscribe for the newly issued shares according to the conditions specified in T</w:t>
      </w:r>
      <w:r w:rsidR="00676F63">
        <w:rPr>
          <w:rFonts w:ascii="CordiaUPC" w:hAnsi="CordiaUPC" w:cs="CordiaUPC"/>
          <w:sz w:val="26"/>
          <w:szCs w:val="26"/>
          <w:lang w:eastAsia="en-GB"/>
        </w:rPr>
        <w:t>T</w:t>
      </w:r>
      <w:r w:rsidRPr="00551FA5">
        <w:rPr>
          <w:rFonts w:ascii="CordiaUPC" w:hAnsi="CordiaUPC" w:cs="CordiaUPC" w:hint="cs"/>
          <w:sz w:val="26"/>
          <w:szCs w:val="26"/>
          <w:lang w:eastAsia="en-GB"/>
        </w:rPr>
        <w:t>B TSRP 2020. Summary of the program is detail below.</w:t>
      </w:r>
    </w:p>
    <w:p w14:paraId="6C9C718B" w14:textId="77777777" w:rsidR="001A5AF3" w:rsidRPr="00551FA5" w:rsidRDefault="001A5AF3" w:rsidP="00551FA5">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0929CB" w:rsidRPr="00551FA5" w14:paraId="0F07B578" w14:textId="77777777" w:rsidTr="00535DFB">
        <w:tc>
          <w:tcPr>
            <w:tcW w:w="3078" w:type="dxa"/>
          </w:tcPr>
          <w:p w14:paraId="246DF8AE" w14:textId="16C763F5" w:rsidR="000929CB" w:rsidRPr="00551FA5" w:rsidRDefault="000929CB"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Term of continuing scheme</w:t>
            </w:r>
            <w:r w:rsidR="00D61714">
              <w:rPr>
                <w:rFonts w:ascii="CordiaUPC" w:hAnsi="CordiaUPC" w:cs="CordiaUPC"/>
                <w:sz w:val="26"/>
                <w:szCs w:val="26"/>
              </w:rPr>
              <w:t>:</w:t>
            </w:r>
          </w:p>
        </w:tc>
        <w:tc>
          <w:tcPr>
            <w:tcW w:w="6372" w:type="dxa"/>
          </w:tcPr>
          <w:p w14:paraId="29E9F278" w14:textId="2EBE93B7" w:rsidR="000929CB" w:rsidRPr="00551FA5" w:rsidRDefault="000929CB" w:rsidP="00830AB9">
            <w:pPr>
              <w:spacing w:line="240" w:lineRule="exact"/>
              <w:jc w:val="both"/>
              <w:rPr>
                <w:rFonts w:ascii="CordiaUPC" w:hAnsi="CordiaUPC" w:cs="CordiaUPC"/>
                <w:sz w:val="26"/>
                <w:szCs w:val="26"/>
              </w:rPr>
            </w:pPr>
            <w:r w:rsidRPr="00551FA5">
              <w:rPr>
                <w:rFonts w:ascii="CordiaUPC" w:hAnsi="CordiaUPC" w:cs="CordiaUPC" w:hint="cs"/>
                <w:sz w:val="26"/>
                <w:szCs w:val="26"/>
              </w:rPr>
              <w:t>3 years starting from the first offering date.</w:t>
            </w:r>
          </w:p>
        </w:tc>
      </w:tr>
      <w:tr w:rsidR="00830AB9" w:rsidRPr="00551FA5" w14:paraId="07ECB133" w14:textId="77777777" w:rsidTr="002152DD">
        <w:tc>
          <w:tcPr>
            <w:tcW w:w="3078" w:type="dxa"/>
          </w:tcPr>
          <w:p w14:paraId="47D415E1" w14:textId="77777777" w:rsidR="00830AB9" w:rsidRPr="00551FA5" w:rsidRDefault="00830AB9" w:rsidP="002152DD">
            <w:pPr>
              <w:spacing w:line="240" w:lineRule="exact"/>
              <w:ind w:left="162" w:hanging="162"/>
              <w:rPr>
                <w:rFonts w:ascii="CordiaUPC" w:hAnsi="CordiaUPC" w:cs="CordiaUPC"/>
                <w:sz w:val="26"/>
                <w:szCs w:val="26"/>
              </w:rPr>
            </w:pPr>
          </w:p>
        </w:tc>
        <w:tc>
          <w:tcPr>
            <w:tcW w:w="6372" w:type="dxa"/>
          </w:tcPr>
          <w:p w14:paraId="2E582E15" w14:textId="77777777" w:rsidR="00830AB9" w:rsidRPr="00551FA5" w:rsidRDefault="00830AB9" w:rsidP="002152DD">
            <w:pPr>
              <w:spacing w:line="240" w:lineRule="exact"/>
              <w:jc w:val="both"/>
              <w:rPr>
                <w:rFonts w:ascii="CordiaUPC" w:hAnsi="CordiaUPC" w:cs="CordiaUPC"/>
                <w:sz w:val="26"/>
                <w:szCs w:val="26"/>
              </w:rPr>
            </w:pPr>
          </w:p>
        </w:tc>
      </w:tr>
      <w:tr w:rsidR="001A5AF3" w:rsidRPr="00551FA5" w14:paraId="50E818D0" w14:textId="77777777" w:rsidTr="00535DFB">
        <w:tc>
          <w:tcPr>
            <w:tcW w:w="3078" w:type="dxa"/>
          </w:tcPr>
          <w:p w14:paraId="49565A00"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Number of ordinary shares to be offered:</w:t>
            </w:r>
          </w:p>
        </w:tc>
        <w:tc>
          <w:tcPr>
            <w:tcW w:w="6372" w:type="dxa"/>
          </w:tcPr>
          <w:p w14:paraId="10C7828D" w14:textId="77777777"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Not exceeding the total of 197,700,000 newly issued ordinary shares with the par value of Baht 0.95 each, which will be offered pursuant to the continuing scheme.</w:t>
            </w:r>
          </w:p>
        </w:tc>
      </w:tr>
      <w:tr w:rsidR="00830AB9" w:rsidRPr="00551FA5" w14:paraId="74284460" w14:textId="77777777" w:rsidTr="002152DD">
        <w:tc>
          <w:tcPr>
            <w:tcW w:w="3078" w:type="dxa"/>
          </w:tcPr>
          <w:p w14:paraId="2AE4772C" w14:textId="77777777" w:rsidR="00830AB9" w:rsidRPr="00551FA5" w:rsidRDefault="00830AB9" w:rsidP="002152DD">
            <w:pPr>
              <w:spacing w:line="240" w:lineRule="exact"/>
              <w:ind w:left="162" w:hanging="162"/>
              <w:rPr>
                <w:rFonts w:ascii="CordiaUPC" w:hAnsi="CordiaUPC" w:cs="CordiaUPC"/>
                <w:sz w:val="26"/>
                <w:szCs w:val="26"/>
              </w:rPr>
            </w:pPr>
          </w:p>
        </w:tc>
        <w:tc>
          <w:tcPr>
            <w:tcW w:w="6372" w:type="dxa"/>
          </w:tcPr>
          <w:p w14:paraId="19BC9EE4" w14:textId="77777777" w:rsidR="00830AB9" w:rsidRPr="00551FA5" w:rsidRDefault="00830AB9" w:rsidP="002152DD">
            <w:pPr>
              <w:spacing w:line="240" w:lineRule="exact"/>
              <w:jc w:val="both"/>
              <w:rPr>
                <w:rFonts w:ascii="CordiaUPC" w:hAnsi="CordiaUPC" w:cs="CordiaUPC"/>
                <w:sz w:val="26"/>
                <w:szCs w:val="26"/>
              </w:rPr>
            </w:pPr>
          </w:p>
        </w:tc>
      </w:tr>
      <w:tr w:rsidR="001A5AF3" w:rsidRPr="00551FA5" w14:paraId="4D63FC52" w14:textId="77777777" w:rsidTr="00535DFB">
        <w:tc>
          <w:tcPr>
            <w:tcW w:w="3078" w:type="dxa"/>
          </w:tcPr>
          <w:p w14:paraId="0263E6A7"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Offering price per share:</w:t>
            </w:r>
          </w:p>
        </w:tc>
        <w:tc>
          <w:tcPr>
            <w:tcW w:w="6372" w:type="dxa"/>
          </w:tcPr>
          <w:p w14:paraId="4D944D3D" w14:textId="6FE5FD25"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The offering price per share to be offered to the employees under T</w:t>
            </w:r>
            <w:r w:rsidR="00A77C3F">
              <w:rPr>
                <w:rFonts w:ascii="CordiaUPC" w:hAnsi="CordiaUPC" w:cs="CordiaUPC"/>
                <w:sz w:val="26"/>
                <w:szCs w:val="26"/>
              </w:rPr>
              <w:t>T</w:t>
            </w:r>
            <w:r w:rsidRPr="00551FA5">
              <w:rPr>
                <w:rFonts w:ascii="CordiaUPC" w:hAnsi="CordiaUPC" w:cs="CordiaUPC" w:hint="cs"/>
                <w:sz w:val="26"/>
                <w:szCs w:val="26"/>
              </w:rPr>
              <w:t>B TSRP 2020 is equivalent to the average closing price of ordinary shares of the Bank on the Stock Exchange of Thailand (“SET”) on each trading day for the period of 7 calendar days prior to the first offering date of the newly issued shares.</w:t>
            </w:r>
          </w:p>
        </w:tc>
      </w:tr>
      <w:tr w:rsidR="001A5AF3" w:rsidRPr="00551FA5" w14:paraId="3BA9AE7D" w14:textId="77777777" w:rsidTr="00535DFB">
        <w:tc>
          <w:tcPr>
            <w:tcW w:w="3078" w:type="dxa"/>
          </w:tcPr>
          <w:p w14:paraId="3271DF26"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558A74A5" w14:textId="77777777" w:rsidR="001A5AF3" w:rsidRPr="00551FA5" w:rsidRDefault="001A5AF3" w:rsidP="00830AB9">
            <w:pPr>
              <w:spacing w:line="240" w:lineRule="exact"/>
              <w:jc w:val="thaiDistribute"/>
              <w:rPr>
                <w:rFonts w:ascii="CordiaUPC" w:hAnsi="CordiaUPC" w:cs="CordiaUPC"/>
                <w:sz w:val="26"/>
                <w:szCs w:val="26"/>
              </w:rPr>
            </w:pPr>
            <w:r w:rsidRPr="00551FA5">
              <w:rPr>
                <w:rFonts w:ascii="CordiaUPC" w:hAnsi="CordiaUPC" w:cs="CordiaUPC" w:hint="cs"/>
                <w:sz w:val="26"/>
                <w:szCs w:val="26"/>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1A5AF3" w:rsidRPr="00551FA5" w14:paraId="58F33970" w14:textId="77777777" w:rsidTr="00535DFB">
        <w:tc>
          <w:tcPr>
            <w:tcW w:w="3078" w:type="dxa"/>
          </w:tcPr>
          <w:p w14:paraId="7797D55D"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16E13677" w14:textId="77777777" w:rsidR="001A5AF3" w:rsidRPr="00551FA5" w:rsidRDefault="001A5AF3" w:rsidP="00830AB9">
            <w:pPr>
              <w:spacing w:line="240" w:lineRule="exact"/>
              <w:jc w:val="thaiDistribute"/>
              <w:rPr>
                <w:rFonts w:ascii="CordiaUPC" w:hAnsi="CordiaUPC" w:cs="CordiaUPC"/>
                <w:sz w:val="26"/>
                <w:szCs w:val="26"/>
              </w:rPr>
            </w:pPr>
          </w:p>
        </w:tc>
      </w:tr>
      <w:tr w:rsidR="001A5AF3" w:rsidRPr="00551FA5" w14:paraId="24DFB7D4" w14:textId="77777777" w:rsidTr="00535DFB">
        <w:tc>
          <w:tcPr>
            <w:tcW w:w="3078" w:type="dxa"/>
          </w:tcPr>
          <w:p w14:paraId="05EF5F19"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4B1FFAA7" w14:textId="0D9821F9"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In the case that the calculation of the offering price in any offering is lower than the par value of the ordinary shares of the Bank, the Bank is required to offer newly issued shares to the employees under T</w:t>
            </w:r>
            <w:r w:rsidR="00676F63">
              <w:rPr>
                <w:rFonts w:ascii="CordiaUPC" w:hAnsi="CordiaUPC" w:cs="CordiaUPC"/>
                <w:sz w:val="26"/>
                <w:szCs w:val="26"/>
              </w:rPr>
              <w:t>TB</w:t>
            </w:r>
            <w:r w:rsidRPr="00551FA5">
              <w:rPr>
                <w:rFonts w:ascii="CordiaUPC" w:hAnsi="CordiaUPC" w:cs="CordiaUPC" w:hint="cs"/>
                <w:sz w:val="26"/>
                <w:szCs w:val="26"/>
              </w:rPr>
              <w:t xml:space="preserve"> TSRP 2020 at the price equivalent to the par value of the ordinary shares of the Bank.</w:t>
            </w:r>
          </w:p>
        </w:tc>
      </w:tr>
      <w:tr w:rsidR="001A5AF3" w:rsidRPr="00551FA5" w14:paraId="75518688" w14:textId="77777777" w:rsidTr="00535DFB">
        <w:tc>
          <w:tcPr>
            <w:tcW w:w="3078" w:type="dxa"/>
          </w:tcPr>
          <w:p w14:paraId="359C0DB8" w14:textId="77777777" w:rsidR="001A5AF3" w:rsidRPr="00551FA5" w:rsidRDefault="001A5AF3" w:rsidP="00830AB9">
            <w:pPr>
              <w:spacing w:line="240" w:lineRule="exact"/>
              <w:ind w:left="162" w:hanging="162"/>
              <w:rPr>
                <w:rFonts w:ascii="CordiaUPC" w:hAnsi="CordiaUPC" w:cs="CordiaUPC"/>
                <w:sz w:val="26"/>
                <w:szCs w:val="26"/>
              </w:rPr>
            </w:pPr>
          </w:p>
        </w:tc>
        <w:tc>
          <w:tcPr>
            <w:tcW w:w="6372" w:type="dxa"/>
          </w:tcPr>
          <w:p w14:paraId="3EC70D2E" w14:textId="77777777" w:rsidR="001A5AF3" w:rsidRPr="00551FA5" w:rsidRDefault="001A5AF3" w:rsidP="00830AB9">
            <w:pPr>
              <w:spacing w:line="240" w:lineRule="exact"/>
              <w:jc w:val="both"/>
              <w:rPr>
                <w:rFonts w:ascii="CordiaUPC" w:hAnsi="CordiaUPC" w:cs="CordiaUPC"/>
                <w:sz w:val="26"/>
                <w:szCs w:val="26"/>
              </w:rPr>
            </w:pPr>
          </w:p>
        </w:tc>
      </w:tr>
      <w:tr w:rsidR="001A5AF3" w:rsidRPr="00551FA5" w14:paraId="7F0621A5" w14:textId="77777777" w:rsidTr="00535DFB">
        <w:tc>
          <w:tcPr>
            <w:tcW w:w="3078" w:type="dxa"/>
          </w:tcPr>
          <w:p w14:paraId="53A31407" w14:textId="77777777" w:rsidR="001A5AF3" w:rsidRPr="00551FA5" w:rsidRDefault="001A5AF3" w:rsidP="00830AB9">
            <w:pPr>
              <w:spacing w:line="240" w:lineRule="exact"/>
              <w:ind w:left="162" w:hanging="162"/>
              <w:rPr>
                <w:rFonts w:ascii="CordiaUPC" w:hAnsi="CordiaUPC" w:cs="CordiaUPC"/>
                <w:sz w:val="26"/>
                <w:szCs w:val="26"/>
              </w:rPr>
            </w:pPr>
            <w:r w:rsidRPr="00551FA5">
              <w:rPr>
                <w:rFonts w:ascii="CordiaUPC" w:hAnsi="CordiaUPC" w:cs="CordiaUPC" w:hint="cs"/>
                <w:sz w:val="26"/>
                <w:szCs w:val="26"/>
              </w:rPr>
              <w:t>Condition of subscription for the newly issued shares:</w:t>
            </w:r>
          </w:p>
        </w:tc>
        <w:tc>
          <w:tcPr>
            <w:tcW w:w="6372" w:type="dxa"/>
          </w:tcPr>
          <w:p w14:paraId="32443DDD" w14:textId="1FABE371" w:rsidR="001A5AF3" w:rsidRPr="00551FA5" w:rsidRDefault="001A5AF3" w:rsidP="00830AB9">
            <w:pPr>
              <w:spacing w:line="240" w:lineRule="exact"/>
              <w:jc w:val="both"/>
              <w:rPr>
                <w:rFonts w:ascii="CordiaUPC" w:hAnsi="CordiaUPC" w:cs="CordiaUPC"/>
                <w:sz w:val="26"/>
                <w:szCs w:val="26"/>
              </w:rPr>
            </w:pPr>
            <w:r w:rsidRPr="00551FA5">
              <w:rPr>
                <w:rFonts w:ascii="CordiaUPC" w:hAnsi="CordiaUPC" w:cs="CordiaUPC" w:hint="cs"/>
                <w:sz w:val="26"/>
                <w:szCs w:val="26"/>
              </w:rPr>
              <w:t>The employees under T</w:t>
            </w:r>
            <w:r w:rsidR="00676F63">
              <w:rPr>
                <w:rFonts w:ascii="CordiaUPC" w:hAnsi="CordiaUPC" w:cs="CordiaUPC"/>
                <w:sz w:val="26"/>
                <w:szCs w:val="26"/>
              </w:rPr>
              <w:t>TB</w:t>
            </w:r>
            <w:r w:rsidRPr="00551FA5">
              <w:rPr>
                <w:rFonts w:ascii="CordiaUPC" w:hAnsi="CordiaUPC" w:cs="CordiaUPC" w:hint="cs"/>
                <w:sz w:val="26"/>
                <w:szCs w:val="26"/>
              </w:rPr>
              <w:t xml:space="preserve"> TSRP 2020 who will subscribe for the newly issued shares shall be employees of </w:t>
            </w:r>
            <w:r w:rsidR="004235EF">
              <w:rPr>
                <w:rFonts w:ascii="CordiaUPC" w:hAnsi="CordiaUPC" w:cs="CordiaUPC"/>
                <w:sz w:val="26"/>
                <w:szCs w:val="26"/>
              </w:rPr>
              <w:t>the Bank’s</w:t>
            </w:r>
            <w:r w:rsidRPr="00551FA5">
              <w:rPr>
                <w:rFonts w:ascii="CordiaUPC" w:hAnsi="CordiaUPC" w:cs="CordiaUPC" w:hint="cs"/>
                <w:sz w:val="26"/>
                <w:szCs w:val="26"/>
              </w:rPr>
              <w:t xml:space="preserve"> or </w:t>
            </w:r>
            <w:proofErr w:type="spellStart"/>
            <w:r w:rsidRPr="00551FA5">
              <w:rPr>
                <w:rFonts w:ascii="CordiaUPC" w:hAnsi="CordiaUPC" w:cs="CordiaUPC" w:hint="cs"/>
                <w:sz w:val="26"/>
                <w:szCs w:val="26"/>
              </w:rPr>
              <w:t>Thanachart</w:t>
            </w:r>
            <w:proofErr w:type="spellEnd"/>
            <w:r w:rsidRPr="00551FA5">
              <w:rPr>
                <w:rFonts w:ascii="CordiaUPC" w:hAnsi="CordiaUPC" w:cs="CordiaUPC" w:hint="cs"/>
                <w:sz w:val="26"/>
                <w:szCs w:val="26"/>
              </w:rPr>
              <w:t xml:space="preserve"> Bank as of the subscription date of such newly issued shares (the rights for employees who retire pursuant to the Bank’s regulation or death are still retained).</w:t>
            </w:r>
          </w:p>
        </w:tc>
      </w:tr>
    </w:tbl>
    <w:p w14:paraId="4AC9EABA" w14:textId="77777777" w:rsidR="00676F63" w:rsidRPr="00551FA5" w:rsidRDefault="00676F63" w:rsidP="00676F63">
      <w:pPr>
        <w:spacing w:line="240" w:lineRule="exact"/>
        <w:rPr>
          <w:rFonts w:ascii="CordiaUPC" w:hAnsi="CordiaUPC" w:cs="CordiaUPC"/>
          <w:b/>
          <w:bCs/>
          <w:sz w:val="26"/>
          <w:szCs w:val="26"/>
          <w:lang w:val="en-US" w:bidi="th-TH"/>
        </w:rPr>
      </w:pPr>
    </w:p>
    <w:p w14:paraId="37D762F2" w14:textId="139ADCF5" w:rsidR="009B00BD" w:rsidRPr="00E44283" w:rsidRDefault="00731A60" w:rsidP="005F7124">
      <w:pPr>
        <w:spacing w:line="240" w:lineRule="atLeast"/>
        <w:ind w:left="533" w:hanging="533"/>
        <w:rPr>
          <w:rFonts w:ascii="CordiaUPC" w:eastAsia="AngsanaNew" w:hAnsi="CordiaUPC" w:cs="CordiaUPC"/>
          <w:b/>
          <w:bCs/>
          <w:sz w:val="26"/>
          <w:szCs w:val="26"/>
          <w:lang w:bidi="th-TH"/>
        </w:rPr>
      </w:pPr>
      <w:r>
        <w:rPr>
          <w:rFonts w:ascii="CordiaUPC" w:hAnsi="CordiaUPC" w:cs="CordiaUPC"/>
          <w:b/>
          <w:bCs/>
          <w:sz w:val="26"/>
          <w:szCs w:val="26"/>
          <w:lang w:bidi="th-TH"/>
        </w:rPr>
        <w:t>29</w:t>
      </w:r>
      <w:r w:rsidR="009B00BD" w:rsidRPr="00E44283">
        <w:rPr>
          <w:rFonts w:ascii="CordiaUPC" w:hAnsi="CordiaUPC" w:cs="CordiaUPC" w:hint="cs"/>
          <w:b/>
          <w:bCs/>
          <w:sz w:val="26"/>
          <w:szCs w:val="26"/>
          <w:lang w:bidi="th-TH"/>
        </w:rPr>
        <w:t>.1</w:t>
      </w:r>
      <w:r w:rsidR="005F7124" w:rsidRPr="00E44283">
        <w:rPr>
          <w:rFonts w:ascii="CordiaUPC" w:hAnsi="CordiaUPC" w:cs="CordiaUPC" w:hint="cs"/>
          <w:b/>
          <w:bCs/>
          <w:sz w:val="26"/>
          <w:szCs w:val="26"/>
          <w:lang w:bidi="th-TH"/>
        </w:rPr>
        <w:tab/>
      </w:r>
      <w:r w:rsidR="009B00BD" w:rsidRPr="00E44283">
        <w:rPr>
          <w:rFonts w:ascii="CordiaUPC" w:eastAsia="AngsanaNew" w:hAnsi="CordiaUPC" w:cs="CordiaUPC" w:hint="cs"/>
          <w:b/>
          <w:bCs/>
          <w:sz w:val="26"/>
          <w:szCs w:val="26"/>
          <w:lang w:bidi="th-TH"/>
        </w:rPr>
        <w:t xml:space="preserve">The offering of new ordinary shares </w:t>
      </w:r>
    </w:p>
    <w:p w14:paraId="5CFBBEA5" w14:textId="77777777" w:rsidR="009B00BD" w:rsidRPr="00E44283" w:rsidRDefault="009B00BD" w:rsidP="009B00BD">
      <w:pPr>
        <w:spacing w:line="240" w:lineRule="atLeast"/>
        <w:ind w:left="567"/>
        <w:jc w:val="thaiDistribute"/>
        <w:rPr>
          <w:rFonts w:ascii="CordiaUPC" w:eastAsia="AngsanaNew" w:hAnsi="CordiaUPC" w:cs="CordiaUPC"/>
          <w:sz w:val="26"/>
          <w:szCs w:val="26"/>
          <w:lang w:bidi="th-TH"/>
        </w:rPr>
      </w:pPr>
    </w:p>
    <w:p w14:paraId="40CDACE3" w14:textId="3DDED018" w:rsidR="009B00BD" w:rsidRPr="00E44283" w:rsidRDefault="00F052CB" w:rsidP="009B00BD">
      <w:pPr>
        <w:spacing w:line="240" w:lineRule="atLeast"/>
        <w:ind w:left="567"/>
        <w:jc w:val="thaiDistribute"/>
        <w:rPr>
          <w:rFonts w:ascii="CordiaUPC" w:eastAsia="AngsanaNew" w:hAnsi="CordiaUPC" w:cs="CordiaUPC"/>
          <w:sz w:val="26"/>
          <w:szCs w:val="26"/>
          <w:lang w:bidi="th-TH"/>
        </w:rPr>
      </w:pPr>
      <w:r>
        <w:rPr>
          <w:rFonts w:ascii="CordiaUPC" w:eastAsia="AngsanaNew" w:hAnsi="CordiaUPC" w:cs="CordiaUPC"/>
          <w:sz w:val="26"/>
          <w:szCs w:val="26"/>
          <w:lang w:bidi="th-TH"/>
        </w:rPr>
        <w:t>The</w:t>
      </w:r>
      <w:r w:rsidR="009B00BD" w:rsidRPr="00E44283">
        <w:rPr>
          <w:rFonts w:ascii="CordiaUPC" w:eastAsia="AngsanaNew" w:hAnsi="CordiaUPC" w:cs="CordiaUPC" w:hint="cs"/>
          <w:sz w:val="26"/>
          <w:szCs w:val="26"/>
          <w:lang w:bidi="th-TH"/>
        </w:rPr>
        <w:t xml:space="preserve"> Bank made </w:t>
      </w:r>
      <w:r>
        <w:rPr>
          <w:rFonts w:ascii="CordiaUPC" w:eastAsia="AngsanaNew" w:hAnsi="CordiaUPC" w:cs="CordiaUPC"/>
          <w:sz w:val="26"/>
          <w:szCs w:val="26"/>
          <w:lang w:bidi="th-TH"/>
        </w:rPr>
        <w:t>the</w:t>
      </w:r>
      <w:r w:rsidR="009B00BD" w:rsidRPr="00E44283">
        <w:rPr>
          <w:rFonts w:ascii="CordiaUPC" w:eastAsia="AngsanaNew" w:hAnsi="CordiaUPC" w:cs="CordiaUPC" w:hint="cs"/>
          <w:sz w:val="26"/>
          <w:szCs w:val="26"/>
          <w:lang w:bidi="th-TH"/>
        </w:rPr>
        <w:t xml:space="preserve"> offering of ordinary shares with a par value of Baht 0.95 per share to its employees</w:t>
      </w:r>
      <w:r>
        <w:rPr>
          <w:rFonts w:ascii="CordiaUPC" w:eastAsia="AngsanaNew" w:hAnsi="CordiaUPC" w:cs="CordiaUPC"/>
          <w:sz w:val="26"/>
          <w:szCs w:val="26"/>
          <w:lang w:bidi="th-TH"/>
        </w:rPr>
        <w:t xml:space="preserve"> and executives</w:t>
      </w:r>
      <w:r w:rsidR="009B00BD" w:rsidRPr="00E44283">
        <w:rPr>
          <w:rFonts w:ascii="CordiaUPC" w:eastAsia="AngsanaNew" w:hAnsi="CordiaUPC" w:cs="CordiaUPC" w:hint="cs"/>
          <w:sz w:val="26"/>
          <w:szCs w:val="26"/>
          <w:lang w:bidi="th-TH"/>
        </w:rPr>
        <w:t xml:space="preserve">, at a price of Baht </w:t>
      </w:r>
      <w:r w:rsidR="00CC1CA8">
        <w:rPr>
          <w:rFonts w:ascii="CordiaUPC" w:eastAsia="AngsanaNew" w:hAnsi="CordiaUPC" w:cs="CordiaUPC"/>
          <w:sz w:val="26"/>
          <w:szCs w:val="26"/>
          <w:lang w:bidi="th-TH"/>
        </w:rPr>
        <w:t>0</w:t>
      </w:r>
      <w:r w:rsidR="009B00BD" w:rsidRPr="00E44283">
        <w:rPr>
          <w:rFonts w:ascii="CordiaUPC" w:eastAsia="AngsanaNew" w:hAnsi="CordiaUPC" w:cs="CordiaUPC" w:hint="cs"/>
          <w:sz w:val="26"/>
          <w:szCs w:val="26"/>
          <w:lang w:bidi="th-TH"/>
        </w:rPr>
        <w:t>.</w:t>
      </w:r>
      <w:r w:rsidR="00CC1CA8">
        <w:rPr>
          <w:rFonts w:ascii="CordiaUPC" w:eastAsia="AngsanaNew" w:hAnsi="CordiaUPC" w:cs="CordiaUPC"/>
          <w:sz w:val="26"/>
          <w:szCs w:val="26"/>
          <w:lang w:bidi="th-TH"/>
        </w:rPr>
        <w:t>9</w:t>
      </w:r>
      <w:r w:rsidR="000C5DCC">
        <w:rPr>
          <w:rFonts w:ascii="CordiaUPC" w:eastAsia="AngsanaNew" w:hAnsi="CordiaUPC" w:cs="CordiaUPC"/>
          <w:sz w:val="26"/>
          <w:szCs w:val="26"/>
          <w:lang w:bidi="th-TH"/>
        </w:rPr>
        <w:t>5</w:t>
      </w:r>
      <w:r>
        <w:rPr>
          <w:rFonts w:ascii="CordiaUPC" w:eastAsia="AngsanaNew" w:hAnsi="CordiaUPC" w:cs="CordiaUPC"/>
          <w:sz w:val="26"/>
          <w:szCs w:val="26"/>
          <w:lang w:bidi="th-TH"/>
        </w:rPr>
        <w:t xml:space="preserve"> and Baht </w:t>
      </w:r>
      <w:r w:rsidR="00CC1CA8">
        <w:rPr>
          <w:rFonts w:ascii="CordiaUPC" w:eastAsia="AngsanaNew" w:hAnsi="CordiaUPC" w:cs="CordiaUPC"/>
          <w:sz w:val="26"/>
          <w:szCs w:val="26"/>
          <w:lang w:bidi="th-TH"/>
        </w:rPr>
        <w:t>1</w:t>
      </w:r>
      <w:r>
        <w:rPr>
          <w:rFonts w:ascii="CordiaUPC" w:eastAsia="AngsanaNew" w:hAnsi="CordiaUPC" w:cs="CordiaUPC"/>
          <w:sz w:val="26"/>
          <w:szCs w:val="26"/>
          <w:lang w:bidi="th-TH"/>
        </w:rPr>
        <w:t>.</w:t>
      </w:r>
      <w:r w:rsidR="00CC1CA8">
        <w:rPr>
          <w:rFonts w:ascii="CordiaUPC" w:eastAsia="AngsanaNew" w:hAnsi="CordiaUPC" w:cs="CordiaUPC"/>
          <w:sz w:val="26"/>
          <w:szCs w:val="26"/>
          <w:lang w:bidi="th-TH"/>
        </w:rPr>
        <w:t>1</w:t>
      </w:r>
      <w:r w:rsidR="000C5DCC">
        <w:rPr>
          <w:rFonts w:ascii="CordiaUPC" w:eastAsia="AngsanaNew" w:hAnsi="CordiaUPC" w:cs="CordiaUPC"/>
          <w:sz w:val="26"/>
          <w:szCs w:val="26"/>
          <w:lang w:bidi="th-TH"/>
        </w:rPr>
        <w:t>5</w:t>
      </w:r>
      <w:r w:rsidR="009B00BD" w:rsidRPr="00E44283">
        <w:rPr>
          <w:rFonts w:ascii="CordiaUPC" w:eastAsia="AngsanaNew" w:hAnsi="CordiaUPC" w:cs="CordiaUPC" w:hint="cs"/>
          <w:sz w:val="26"/>
          <w:szCs w:val="26"/>
          <w:lang w:bidi="th-TH"/>
        </w:rPr>
        <w:t xml:space="preserve"> per share</w:t>
      </w:r>
      <w:r>
        <w:rPr>
          <w:rFonts w:ascii="CordiaUPC" w:eastAsia="AngsanaNew" w:hAnsi="CordiaUPC" w:cs="CordiaUPC"/>
          <w:sz w:val="26"/>
          <w:szCs w:val="26"/>
          <w:lang w:bidi="th-TH"/>
        </w:rPr>
        <w:t>, for TSRP 202</w:t>
      </w:r>
      <w:r w:rsidR="00CC1CA8">
        <w:rPr>
          <w:rFonts w:ascii="CordiaUPC" w:eastAsia="AngsanaNew" w:hAnsi="CordiaUPC" w:cs="CordiaUPC"/>
          <w:sz w:val="26"/>
          <w:szCs w:val="26"/>
          <w:lang w:bidi="th-TH"/>
        </w:rPr>
        <w:t>0</w:t>
      </w:r>
      <w:r>
        <w:rPr>
          <w:rFonts w:ascii="CordiaUPC" w:eastAsia="AngsanaNew" w:hAnsi="CordiaUPC" w:cs="CordiaUPC"/>
          <w:sz w:val="26"/>
          <w:szCs w:val="26"/>
          <w:lang w:bidi="th-TH"/>
        </w:rPr>
        <w:t xml:space="preserve"> and TSRP 202</w:t>
      </w:r>
      <w:r w:rsidR="00CC1CA8">
        <w:rPr>
          <w:rFonts w:ascii="CordiaUPC" w:eastAsia="AngsanaNew" w:hAnsi="CordiaUPC" w:cs="CordiaUPC"/>
          <w:sz w:val="26"/>
          <w:szCs w:val="26"/>
          <w:lang w:bidi="th-TH"/>
        </w:rPr>
        <w:t>1</w:t>
      </w:r>
      <w:r>
        <w:rPr>
          <w:rFonts w:ascii="CordiaUPC" w:eastAsia="AngsanaNew" w:hAnsi="CordiaUPC" w:cs="CordiaUPC"/>
          <w:sz w:val="26"/>
          <w:szCs w:val="26"/>
          <w:lang w:bidi="th-TH"/>
        </w:rPr>
        <w:t xml:space="preserve"> respectively</w:t>
      </w:r>
      <w:r w:rsidR="009B00BD" w:rsidRPr="00E44283">
        <w:rPr>
          <w:rFonts w:ascii="CordiaUPC" w:eastAsia="AngsanaNew" w:hAnsi="CordiaUPC" w:cs="CordiaUPC" w:hint="cs"/>
          <w:sz w:val="26"/>
          <w:szCs w:val="26"/>
          <w:lang w:bidi="th-TH"/>
        </w:rPr>
        <w:t>. Details were as follows:</w:t>
      </w:r>
    </w:p>
    <w:p w14:paraId="2D6E5E5A" w14:textId="77777777" w:rsidR="009B00BD" w:rsidRPr="00E44283" w:rsidRDefault="009B00BD" w:rsidP="009B00BD">
      <w:pPr>
        <w:spacing w:line="240" w:lineRule="atLeast"/>
        <w:ind w:left="567"/>
        <w:jc w:val="thaiDistribute"/>
        <w:rPr>
          <w:rFonts w:ascii="CordiaUPC" w:eastAsia="AngsanaNew" w:hAnsi="CordiaUPC" w:cs="CordiaUPC"/>
          <w:sz w:val="26"/>
          <w:szCs w:val="26"/>
          <w:lang w:bidi="th-TH"/>
        </w:rPr>
      </w:pPr>
    </w:p>
    <w:tbl>
      <w:tblPr>
        <w:tblW w:w="9558" w:type="dxa"/>
        <w:tblInd w:w="459" w:type="dxa"/>
        <w:tblLayout w:type="fixed"/>
        <w:tblLook w:val="0000" w:firstRow="0" w:lastRow="0" w:firstColumn="0" w:lastColumn="0" w:noHBand="0" w:noVBand="0"/>
      </w:tblPr>
      <w:tblGrid>
        <w:gridCol w:w="2151"/>
        <w:gridCol w:w="1350"/>
        <w:gridCol w:w="1449"/>
        <w:gridCol w:w="1369"/>
        <w:gridCol w:w="1610"/>
        <w:gridCol w:w="1629"/>
      </w:tblGrid>
      <w:tr w:rsidR="009B00BD" w:rsidRPr="00E44283" w14:paraId="27989215" w14:textId="77777777" w:rsidTr="00515FFC">
        <w:tc>
          <w:tcPr>
            <w:tcW w:w="1125" w:type="pct"/>
            <w:vAlign w:val="bottom"/>
          </w:tcPr>
          <w:p w14:paraId="7E266D05" w14:textId="77777777" w:rsidR="009B00BD" w:rsidRPr="00E44283" w:rsidRDefault="009B00BD" w:rsidP="00297A65">
            <w:pPr>
              <w:overflowPunct w:val="0"/>
              <w:autoSpaceDE w:val="0"/>
              <w:autoSpaceDN w:val="0"/>
              <w:adjustRightInd w:val="0"/>
              <w:spacing w:line="240" w:lineRule="auto"/>
              <w:ind w:right="-3"/>
              <w:jc w:val="center"/>
              <w:textAlignment w:val="baseline"/>
              <w:rPr>
                <w:rFonts w:ascii="CordiaUPC" w:eastAsia="Times New Roman" w:hAnsi="CordiaUPC" w:cs="CordiaUPC"/>
                <w:sz w:val="24"/>
                <w:szCs w:val="24"/>
                <w:cs/>
              </w:rPr>
            </w:pPr>
            <w:r w:rsidRPr="00E44283">
              <w:rPr>
                <w:rFonts w:ascii="CordiaUPC" w:eastAsia="Times New Roman" w:hAnsi="CordiaUPC" w:cs="CordiaUPC" w:hint="cs"/>
                <w:sz w:val="24"/>
                <w:szCs w:val="24"/>
              </w:rPr>
              <w:t>The offering of new ordinary shares</w:t>
            </w:r>
          </w:p>
        </w:tc>
        <w:tc>
          <w:tcPr>
            <w:tcW w:w="706" w:type="pct"/>
          </w:tcPr>
          <w:p w14:paraId="3844DA2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4471B82D"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59B35E0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512C1268"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Par value</w:t>
            </w:r>
          </w:p>
        </w:tc>
        <w:tc>
          <w:tcPr>
            <w:tcW w:w="758" w:type="pct"/>
          </w:tcPr>
          <w:p w14:paraId="5FC01B77"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67EA9E9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2ED2D21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68D2578D"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Offering Price</w:t>
            </w:r>
          </w:p>
        </w:tc>
        <w:tc>
          <w:tcPr>
            <w:tcW w:w="716" w:type="pct"/>
          </w:tcPr>
          <w:p w14:paraId="076B978B"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p>
          <w:p w14:paraId="45A15110"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The offering of new ordinary shares</w:t>
            </w:r>
          </w:p>
        </w:tc>
        <w:tc>
          <w:tcPr>
            <w:tcW w:w="842" w:type="pct"/>
          </w:tcPr>
          <w:p w14:paraId="68A73B82"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p>
          <w:p w14:paraId="72A2D200"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p>
          <w:p w14:paraId="6B5F39CA" w14:textId="77777777" w:rsidR="009B00BD" w:rsidRPr="00E44283" w:rsidRDefault="009B00BD" w:rsidP="00297A65">
            <w:pPr>
              <w:overflowPunct w:val="0"/>
              <w:autoSpaceDE w:val="0"/>
              <w:autoSpaceDN w:val="0"/>
              <w:adjustRightInd w:val="0"/>
              <w:spacing w:line="240" w:lineRule="auto"/>
              <w:ind w:left="-140" w:right="-130"/>
              <w:jc w:val="center"/>
              <w:textAlignment w:val="baseline"/>
              <w:rPr>
                <w:rFonts w:ascii="CordiaUPC" w:eastAsia="Times New Roman" w:hAnsi="CordiaUPC" w:cs="CordiaUPC"/>
                <w:spacing w:val="-4"/>
                <w:sz w:val="24"/>
                <w:szCs w:val="24"/>
                <w:lang w:eastAsia="x-none"/>
              </w:rPr>
            </w:pPr>
            <w:r w:rsidRPr="00E44283">
              <w:rPr>
                <w:rFonts w:ascii="CordiaUPC" w:eastAsia="Times New Roman" w:hAnsi="CordiaUPC" w:cs="CordiaUPC" w:hint="cs"/>
                <w:spacing w:val="-4"/>
                <w:sz w:val="24"/>
                <w:szCs w:val="24"/>
                <w:lang w:eastAsia="x-none"/>
              </w:rPr>
              <w:t xml:space="preserve">Ordinary shares issued to employees </w:t>
            </w:r>
            <w:r w:rsidRPr="00E44283">
              <w:rPr>
                <w:rFonts w:ascii="CordiaUPC" w:eastAsia="Times New Roman" w:hAnsi="CordiaUPC" w:cs="CordiaUPC" w:hint="cs"/>
                <w:spacing w:val="-4"/>
                <w:sz w:val="24"/>
                <w:szCs w:val="24"/>
                <w:vertAlign w:val="superscript"/>
                <w:lang w:eastAsia="x-none"/>
              </w:rPr>
              <w:t>(1)</w:t>
            </w:r>
          </w:p>
        </w:tc>
        <w:tc>
          <w:tcPr>
            <w:tcW w:w="852" w:type="pct"/>
          </w:tcPr>
          <w:p w14:paraId="37088691" w14:textId="77777777" w:rsidR="00560610"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E44283">
              <w:rPr>
                <w:rFonts w:ascii="CordiaUPC" w:eastAsia="Times New Roman" w:hAnsi="CordiaUPC" w:cs="CordiaUPC" w:hint="cs"/>
                <w:sz w:val="24"/>
                <w:szCs w:val="24"/>
                <w:lang w:eastAsia="x-none"/>
              </w:rPr>
              <w:t xml:space="preserve">Balance of new ordinary shares unissued as </w:t>
            </w:r>
            <w:r w:rsidRPr="006942FE">
              <w:rPr>
                <w:rFonts w:ascii="CordiaUPC" w:eastAsia="Times New Roman" w:hAnsi="CordiaUPC" w:cs="CordiaUPC" w:hint="cs"/>
                <w:sz w:val="24"/>
                <w:szCs w:val="24"/>
                <w:lang w:eastAsia="x-none"/>
              </w:rPr>
              <w:t xml:space="preserve">at </w:t>
            </w:r>
          </w:p>
          <w:p w14:paraId="07FD9DBA" w14:textId="7F81F10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z w:val="24"/>
                <w:szCs w:val="24"/>
                <w:lang w:eastAsia="x-none"/>
              </w:rPr>
            </w:pPr>
            <w:r w:rsidRPr="006942FE">
              <w:rPr>
                <w:rFonts w:ascii="CordiaUPC" w:eastAsia="Times New Roman" w:hAnsi="CordiaUPC" w:cs="CordiaUPC" w:hint="cs"/>
                <w:sz w:val="24"/>
                <w:szCs w:val="24"/>
                <w:lang w:eastAsia="x-none"/>
              </w:rPr>
              <w:t>3</w:t>
            </w:r>
            <w:r w:rsidR="00003E23">
              <w:rPr>
                <w:rFonts w:ascii="CordiaUPC" w:eastAsia="Times New Roman" w:hAnsi="CordiaUPC" w:cs="CordiaUPC"/>
                <w:sz w:val="24"/>
                <w:szCs w:val="24"/>
                <w:lang w:eastAsia="x-none"/>
              </w:rPr>
              <w:t>0</w:t>
            </w:r>
            <w:r w:rsidRPr="006942FE">
              <w:rPr>
                <w:rFonts w:ascii="CordiaUPC" w:eastAsia="Times New Roman" w:hAnsi="CordiaUPC" w:cs="CordiaUPC" w:hint="cs"/>
                <w:sz w:val="24"/>
                <w:szCs w:val="24"/>
                <w:lang w:eastAsia="x-none"/>
              </w:rPr>
              <w:t xml:space="preserve"> </w:t>
            </w:r>
            <w:r w:rsidR="00003E23">
              <w:rPr>
                <w:rFonts w:ascii="CordiaUPC" w:eastAsia="Times New Roman" w:hAnsi="CordiaUPC" w:cs="CordiaUPC"/>
                <w:sz w:val="24"/>
                <w:szCs w:val="24"/>
                <w:lang w:eastAsia="x-none"/>
              </w:rPr>
              <w:t>June</w:t>
            </w:r>
            <w:r w:rsidRPr="006942FE">
              <w:rPr>
                <w:rFonts w:ascii="CordiaUPC" w:eastAsia="Times New Roman" w:hAnsi="CordiaUPC" w:cs="CordiaUPC" w:hint="cs"/>
                <w:sz w:val="24"/>
                <w:szCs w:val="24"/>
                <w:lang w:eastAsia="x-none"/>
              </w:rPr>
              <w:t xml:space="preserve"> 202</w:t>
            </w:r>
            <w:r w:rsidR="00003E23">
              <w:rPr>
                <w:rFonts w:ascii="CordiaUPC" w:eastAsia="Times New Roman" w:hAnsi="CordiaUPC" w:cs="CordiaUPC"/>
                <w:sz w:val="24"/>
                <w:szCs w:val="24"/>
                <w:lang w:eastAsia="x-none"/>
              </w:rPr>
              <w:t>1</w:t>
            </w:r>
          </w:p>
        </w:tc>
      </w:tr>
      <w:tr w:rsidR="009B00BD" w:rsidRPr="00E44283" w14:paraId="273E9AC4" w14:textId="77777777" w:rsidTr="00515FFC">
        <w:tc>
          <w:tcPr>
            <w:tcW w:w="1125" w:type="pct"/>
            <w:vAlign w:val="bottom"/>
          </w:tcPr>
          <w:p w14:paraId="2328FB3C" w14:textId="77777777" w:rsidR="009B00BD" w:rsidRPr="00E44283" w:rsidRDefault="009B00BD" w:rsidP="00297A65">
            <w:pPr>
              <w:overflowPunct w:val="0"/>
              <w:autoSpaceDE w:val="0"/>
              <w:autoSpaceDN w:val="0"/>
              <w:adjustRightInd w:val="0"/>
              <w:spacing w:line="240" w:lineRule="auto"/>
              <w:ind w:right="-3"/>
              <w:jc w:val="center"/>
              <w:textAlignment w:val="baseline"/>
              <w:rPr>
                <w:rFonts w:ascii="CordiaUPC" w:eastAsia="Times New Roman" w:hAnsi="CordiaUPC" w:cs="CordiaUPC"/>
                <w:spacing w:val="-6"/>
                <w:sz w:val="24"/>
                <w:szCs w:val="24"/>
                <w:cs/>
              </w:rPr>
            </w:pPr>
          </w:p>
        </w:tc>
        <w:tc>
          <w:tcPr>
            <w:tcW w:w="1464" w:type="pct"/>
            <w:gridSpan w:val="2"/>
          </w:tcPr>
          <w:p w14:paraId="763AEAD6"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r w:rsidRPr="00E44283">
              <w:rPr>
                <w:rFonts w:ascii="CordiaUPC" w:eastAsia="Times New Roman" w:hAnsi="CordiaUPC" w:cs="CordiaUPC" w:hint="cs"/>
                <w:i/>
                <w:iCs/>
                <w:spacing w:val="-6"/>
                <w:sz w:val="24"/>
                <w:szCs w:val="24"/>
                <w:lang w:eastAsia="x-none"/>
              </w:rPr>
              <w:t>(Baht/ shares)</w:t>
            </w:r>
          </w:p>
        </w:tc>
        <w:tc>
          <w:tcPr>
            <w:tcW w:w="716" w:type="pct"/>
          </w:tcPr>
          <w:p w14:paraId="4D4FFCD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p>
        </w:tc>
        <w:tc>
          <w:tcPr>
            <w:tcW w:w="842" w:type="pct"/>
          </w:tcPr>
          <w:p w14:paraId="10A4A47F"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i/>
                <w:iCs/>
                <w:spacing w:val="-6"/>
                <w:sz w:val="24"/>
                <w:szCs w:val="24"/>
                <w:lang w:eastAsia="x-none"/>
              </w:rPr>
            </w:pPr>
            <w:r w:rsidRPr="00E44283">
              <w:rPr>
                <w:rFonts w:ascii="CordiaUPC" w:eastAsia="Times New Roman" w:hAnsi="CordiaUPC" w:cs="CordiaUPC" w:hint="cs"/>
                <w:i/>
                <w:iCs/>
                <w:spacing w:val="-6"/>
                <w:sz w:val="24"/>
                <w:szCs w:val="24"/>
                <w:lang w:eastAsia="x-none"/>
              </w:rPr>
              <w:t>(shares)</w:t>
            </w:r>
          </w:p>
        </w:tc>
        <w:tc>
          <w:tcPr>
            <w:tcW w:w="852" w:type="pct"/>
          </w:tcPr>
          <w:p w14:paraId="1747596E" w14:textId="77777777" w:rsidR="009B00BD" w:rsidRPr="00E44283" w:rsidRDefault="009B00BD" w:rsidP="00297A65">
            <w:pPr>
              <w:overflowPunct w:val="0"/>
              <w:autoSpaceDE w:val="0"/>
              <w:autoSpaceDN w:val="0"/>
              <w:adjustRightInd w:val="0"/>
              <w:spacing w:line="240" w:lineRule="auto"/>
              <w:jc w:val="center"/>
              <w:textAlignment w:val="baseline"/>
              <w:rPr>
                <w:rFonts w:ascii="CordiaUPC" w:eastAsia="Times New Roman" w:hAnsi="CordiaUPC" w:cs="CordiaUPC"/>
                <w:spacing w:val="-6"/>
                <w:sz w:val="24"/>
                <w:szCs w:val="24"/>
                <w:lang w:eastAsia="x-none"/>
              </w:rPr>
            </w:pPr>
          </w:p>
        </w:tc>
      </w:tr>
      <w:tr w:rsidR="009B00BD" w:rsidRPr="00E44283" w14:paraId="652EE5AD" w14:textId="77777777" w:rsidTr="00515FFC">
        <w:tc>
          <w:tcPr>
            <w:tcW w:w="1125" w:type="pct"/>
            <w:vAlign w:val="bottom"/>
          </w:tcPr>
          <w:p w14:paraId="27C427D2" w14:textId="77777777" w:rsidR="009B00BD" w:rsidRPr="00E44283" w:rsidRDefault="009B00BD" w:rsidP="00297A65">
            <w:pPr>
              <w:overflowPunct w:val="0"/>
              <w:autoSpaceDE w:val="0"/>
              <w:autoSpaceDN w:val="0"/>
              <w:adjustRightInd w:val="0"/>
              <w:spacing w:line="240" w:lineRule="auto"/>
              <w:ind w:right="-3"/>
              <w:textAlignment w:val="baseline"/>
              <w:rPr>
                <w:rFonts w:ascii="CordiaUPC" w:eastAsia="Times New Roman" w:hAnsi="CordiaUPC" w:cs="CordiaUPC"/>
                <w:spacing w:val="-6"/>
                <w:sz w:val="24"/>
                <w:szCs w:val="24"/>
              </w:rPr>
            </w:pPr>
            <w:r w:rsidRPr="00E44283">
              <w:rPr>
                <w:rFonts w:ascii="CordiaUPC" w:eastAsia="Times New Roman" w:hAnsi="CordiaUPC" w:cs="CordiaUPC" w:hint="cs"/>
                <w:spacing w:val="-6"/>
                <w:sz w:val="24"/>
                <w:szCs w:val="24"/>
              </w:rPr>
              <w:t>The first offering, 2020</w:t>
            </w:r>
          </w:p>
        </w:tc>
        <w:tc>
          <w:tcPr>
            <w:tcW w:w="706" w:type="pct"/>
          </w:tcPr>
          <w:p w14:paraId="2B387C3B" w14:textId="3A78FC95" w:rsidR="009B00BD" w:rsidRPr="00E44283" w:rsidRDefault="00731A60" w:rsidP="00297A65">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4"/>
                <w:szCs w:val="24"/>
                <w:lang w:eastAsia="x-none"/>
              </w:rPr>
              <w:t>0.95</w:t>
            </w:r>
          </w:p>
        </w:tc>
        <w:tc>
          <w:tcPr>
            <w:tcW w:w="758" w:type="pct"/>
          </w:tcPr>
          <w:p w14:paraId="3102AE37" w14:textId="19F7AB2E" w:rsidR="009B00BD" w:rsidRPr="00E44283" w:rsidRDefault="00731A60" w:rsidP="00297A65">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4"/>
                <w:szCs w:val="24"/>
                <w:lang w:eastAsia="x-none"/>
              </w:rPr>
              <w:t>0.95</w:t>
            </w:r>
          </w:p>
        </w:tc>
        <w:tc>
          <w:tcPr>
            <w:tcW w:w="716" w:type="pct"/>
          </w:tcPr>
          <w:p w14:paraId="4EE23218" w14:textId="477A10FC" w:rsidR="009B00BD" w:rsidRPr="00E44283" w:rsidRDefault="00731A60" w:rsidP="00297A65">
            <w:pPr>
              <w:tabs>
                <w:tab w:val="decimal" w:pos="1050"/>
              </w:tabs>
              <w:overflowPunct w:val="0"/>
              <w:autoSpaceDE w:val="0"/>
              <w:autoSpaceDN w:val="0"/>
              <w:adjustRightInd w:val="0"/>
              <w:spacing w:line="240" w:lineRule="auto"/>
              <w:ind w:right="-80"/>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4"/>
                <w:szCs w:val="24"/>
                <w:lang w:eastAsia="x-none"/>
              </w:rPr>
              <w:t>198,750,000</w:t>
            </w:r>
          </w:p>
        </w:tc>
        <w:tc>
          <w:tcPr>
            <w:tcW w:w="842" w:type="pct"/>
          </w:tcPr>
          <w:p w14:paraId="56A8B2CF" w14:textId="7B5CE876" w:rsidR="009B00BD" w:rsidRPr="00E44283" w:rsidRDefault="00731A60" w:rsidP="00297A65">
            <w:pPr>
              <w:tabs>
                <w:tab w:val="decimal" w:pos="1066"/>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4"/>
                <w:szCs w:val="24"/>
                <w:lang w:eastAsia="x-none"/>
              </w:rPr>
              <w:t>(50,062,500)</w:t>
            </w:r>
          </w:p>
        </w:tc>
        <w:tc>
          <w:tcPr>
            <w:tcW w:w="852" w:type="pct"/>
          </w:tcPr>
          <w:p w14:paraId="20E0A537" w14:textId="7F59E448" w:rsidR="009B00BD" w:rsidRPr="00E44283" w:rsidRDefault="00731A60" w:rsidP="00297A65">
            <w:pPr>
              <w:tabs>
                <w:tab w:val="decimal" w:pos="1261"/>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4"/>
                <w:szCs w:val="24"/>
                <w:lang w:eastAsia="x-none"/>
              </w:rPr>
              <w:t>148,687,500</w:t>
            </w:r>
          </w:p>
        </w:tc>
      </w:tr>
      <w:tr w:rsidR="00515FFC" w:rsidRPr="00E44283" w14:paraId="5A4A7757" w14:textId="77777777" w:rsidTr="00515FFC">
        <w:tc>
          <w:tcPr>
            <w:tcW w:w="1125" w:type="pct"/>
            <w:vAlign w:val="bottom"/>
          </w:tcPr>
          <w:p w14:paraId="402DC06F" w14:textId="52A0FAF7" w:rsidR="00515FFC" w:rsidRPr="00E44283" w:rsidRDefault="00515FFC" w:rsidP="00515FFC">
            <w:pPr>
              <w:overflowPunct w:val="0"/>
              <w:autoSpaceDE w:val="0"/>
              <w:autoSpaceDN w:val="0"/>
              <w:adjustRightInd w:val="0"/>
              <w:spacing w:line="240" w:lineRule="auto"/>
              <w:ind w:right="-3"/>
              <w:textAlignment w:val="baseline"/>
              <w:rPr>
                <w:rFonts w:ascii="CordiaUPC" w:eastAsia="Times New Roman" w:hAnsi="CordiaUPC" w:cs="CordiaUPC"/>
                <w:spacing w:val="-6"/>
                <w:sz w:val="24"/>
                <w:szCs w:val="24"/>
              </w:rPr>
            </w:pPr>
            <w:r w:rsidRPr="0051537A">
              <w:rPr>
                <w:rFonts w:ascii="CordiaUPC" w:eastAsia="Times New Roman" w:hAnsi="CordiaUPC" w:cs="CordiaUPC" w:hint="cs"/>
                <w:spacing w:val="-6"/>
                <w:sz w:val="24"/>
                <w:szCs w:val="24"/>
              </w:rPr>
              <w:t xml:space="preserve">The </w:t>
            </w:r>
            <w:r w:rsidRPr="0051537A">
              <w:rPr>
                <w:rFonts w:ascii="CordiaUPC" w:eastAsia="Times New Roman" w:hAnsi="CordiaUPC" w:cs="CordiaUPC"/>
                <w:spacing w:val="-6"/>
                <w:sz w:val="24"/>
                <w:szCs w:val="24"/>
                <w:lang w:val="en-US"/>
              </w:rPr>
              <w:t>second</w:t>
            </w:r>
            <w:r w:rsidRPr="0051537A">
              <w:rPr>
                <w:rFonts w:ascii="CordiaUPC" w:eastAsia="Times New Roman" w:hAnsi="CordiaUPC" w:cs="CordiaUPC" w:hint="cs"/>
                <w:spacing w:val="-6"/>
                <w:sz w:val="24"/>
                <w:szCs w:val="24"/>
              </w:rPr>
              <w:t xml:space="preserve"> offering, 202</w:t>
            </w:r>
            <w:r w:rsidRPr="0051537A">
              <w:rPr>
                <w:rFonts w:ascii="CordiaUPC" w:eastAsia="Times New Roman" w:hAnsi="CordiaUPC" w:cs="CordiaUPC"/>
                <w:spacing w:val="-6"/>
                <w:sz w:val="24"/>
                <w:szCs w:val="24"/>
              </w:rPr>
              <w:t>1</w:t>
            </w:r>
          </w:p>
        </w:tc>
        <w:tc>
          <w:tcPr>
            <w:tcW w:w="706" w:type="pct"/>
          </w:tcPr>
          <w:p w14:paraId="363C36FE" w14:textId="04C8B9B0" w:rsidR="00515FFC" w:rsidRDefault="00515FFC" w:rsidP="00515FFC">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51537A">
              <w:rPr>
                <w:rFonts w:ascii="CordiaUPC" w:eastAsia="Times New Roman" w:hAnsi="CordiaUPC" w:cs="CordiaUPC"/>
                <w:spacing w:val="-6"/>
                <w:sz w:val="24"/>
                <w:szCs w:val="24"/>
                <w:lang w:eastAsia="x-none"/>
              </w:rPr>
              <w:t>0.95</w:t>
            </w:r>
          </w:p>
        </w:tc>
        <w:tc>
          <w:tcPr>
            <w:tcW w:w="758" w:type="pct"/>
          </w:tcPr>
          <w:p w14:paraId="3F1691DB" w14:textId="189B8CEF" w:rsidR="00515FFC" w:rsidRDefault="00F052CB" w:rsidP="00515FFC">
            <w:pPr>
              <w:tabs>
                <w:tab w:val="decimal" w:pos="870"/>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Pr>
                <w:rFonts w:ascii="CordiaUPC" w:eastAsia="Times New Roman" w:hAnsi="CordiaUPC" w:cs="CordiaUPC"/>
                <w:spacing w:val="-6"/>
                <w:sz w:val="24"/>
                <w:szCs w:val="24"/>
                <w:lang w:eastAsia="x-none"/>
              </w:rPr>
              <w:t>1</w:t>
            </w:r>
            <w:r w:rsidR="00515FFC" w:rsidRPr="0051537A">
              <w:rPr>
                <w:rFonts w:ascii="CordiaUPC" w:eastAsia="Times New Roman" w:hAnsi="CordiaUPC" w:cs="CordiaUPC"/>
                <w:spacing w:val="-6"/>
                <w:sz w:val="24"/>
                <w:szCs w:val="24"/>
                <w:lang w:eastAsia="x-none"/>
              </w:rPr>
              <w:t>.</w:t>
            </w:r>
            <w:r>
              <w:rPr>
                <w:rFonts w:ascii="CordiaUPC" w:eastAsia="Times New Roman" w:hAnsi="CordiaUPC" w:cs="CordiaUPC"/>
                <w:spacing w:val="-6"/>
                <w:sz w:val="24"/>
                <w:szCs w:val="24"/>
                <w:lang w:eastAsia="x-none"/>
              </w:rPr>
              <w:t>1</w:t>
            </w:r>
            <w:r w:rsidR="00515FFC" w:rsidRPr="0051537A">
              <w:rPr>
                <w:rFonts w:ascii="CordiaUPC" w:eastAsia="Times New Roman" w:hAnsi="CordiaUPC" w:cs="CordiaUPC"/>
                <w:spacing w:val="-6"/>
                <w:sz w:val="24"/>
                <w:szCs w:val="24"/>
                <w:lang w:eastAsia="x-none"/>
              </w:rPr>
              <w:t>5</w:t>
            </w:r>
          </w:p>
        </w:tc>
        <w:tc>
          <w:tcPr>
            <w:tcW w:w="716" w:type="pct"/>
          </w:tcPr>
          <w:p w14:paraId="5FE64165" w14:textId="401507BF" w:rsidR="00515FFC" w:rsidRDefault="00515FFC" w:rsidP="00515FFC">
            <w:pPr>
              <w:tabs>
                <w:tab w:val="decimal" w:pos="1050"/>
              </w:tabs>
              <w:overflowPunct w:val="0"/>
              <w:autoSpaceDE w:val="0"/>
              <w:autoSpaceDN w:val="0"/>
              <w:adjustRightInd w:val="0"/>
              <w:spacing w:line="240" w:lineRule="auto"/>
              <w:ind w:right="-80"/>
              <w:textAlignment w:val="baseline"/>
              <w:rPr>
                <w:rFonts w:ascii="CordiaUPC" w:eastAsia="Times New Roman" w:hAnsi="CordiaUPC" w:cs="CordiaUPC"/>
                <w:spacing w:val="-6"/>
                <w:sz w:val="24"/>
                <w:szCs w:val="24"/>
                <w:lang w:eastAsia="x-none"/>
              </w:rPr>
            </w:pPr>
            <w:r w:rsidRPr="0051537A">
              <w:rPr>
                <w:rFonts w:ascii="CordiaUPC" w:eastAsia="Times New Roman" w:hAnsi="CordiaUPC" w:cs="CordiaUPC"/>
                <w:spacing w:val="-6"/>
                <w:sz w:val="24"/>
                <w:szCs w:val="24"/>
                <w:lang w:eastAsia="x-none"/>
              </w:rPr>
              <w:t>293,797,800</w:t>
            </w:r>
          </w:p>
        </w:tc>
        <w:tc>
          <w:tcPr>
            <w:tcW w:w="842" w:type="pct"/>
          </w:tcPr>
          <w:p w14:paraId="1F679A6F" w14:textId="01D704D4" w:rsidR="00515FFC" w:rsidRDefault="00515FFC" w:rsidP="00515FFC">
            <w:pPr>
              <w:tabs>
                <w:tab w:val="decimal" w:pos="1066"/>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51537A">
              <w:rPr>
                <w:rFonts w:ascii="CordiaUPC" w:eastAsia="Times New Roman" w:hAnsi="CordiaUPC" w:cs="CordiaUPC"/>
                <w:spacing w:val="-6"/>
                <w:sz w:val="24"/>
                <w:szCs w:val="24"/>
                <w:lang w:eastAsia="x-none"/>
              </w:rPr>
              <w:t>-</w:t>
            </w:r>
          </w:p>
        </w:tc>
        <w:tc>
          <w:tcPr>
            <w:tcW w:w="852" w:type="pct"/>
          </w:tcPr>
          <w:p w14:paraId="649C4686" w14:textId="03594A31" w:rsidR="00515FFC" w:rsidRDefault="00A65F96" w:rsidP="00515FFC">
            <w:pPr>
              <w:tabs>
                <w:tab w:val="decimal" w:pos="1261"/>
              </w:tabs>
              <w:overflowPunct w:val="0"/>
              <w:autoSpaceDE w:val="0"/>
              <w:autoSpaceDN w:val="0"/>
              <w:adjustRightInd w:val="0"/>
              <w:spacing w:line="240" w:lineRule="auto"/>
              <w:textAlignment w:val="baseline"/>
              <w:rPr>
                <w:rFonts w:ascii="CordiaUPC" w:eastAsia="Times New Roman" w:hAnsi="CordiaUPC" w:cs="CordiaUPC"/>
                <w:spacing w:val="-6"/>
                <w:sz w:val="24"/>
                <w:szCs w:val="24"/>
                <w:lang w:eastAsia="x-none"/>
              </w:rPr>
            </w:pPr>
            <w:r w:rsidRPr="0051537A">
              <w:rPr>
                <w:rFonts w:ascii="CordiaUPC" w:eastAsia="Times New Roman" w:hAnsi="CordiaUPC" w:cs="CordiaUPC"/>
                <w:spacing w:val="-6"/>
                <w:sz w:val="24"/>
                <w:szCs w:val="24"/>
                <w:lang w:eastAsia="x-none"/>
              </w:rPr>
              <w:t>293,797,800</w:t>
            </w:r>
          </w:p>
        </w:tc>
      </w:tr>
    </w:tbl>
    <w:p w14:paraId="703A7153" w14:textId="77777777" w:rsidR="004E7F04" w:rsidRDefault="004E7F04" w:rsidP="009B00BD">
      <w:pPr>
        <w:tabs>
          <w:tab w:val="left" w:pos="810"/>
        </w:tabs>
        <w:autoSpaceDE w:val="0"/>
        <w:autoSpaceDN w:val="0"/>
        <w:adjustRightInd w:val="0"/>
        <w:spacing w:line="240" w:lineRule="auto"/>
        <w:ind w:left="540"/>
        <w:jc w:val="thaiDistribute"/>
        <w:rPr>
          <w:rFonts w:ascii="CordiaUPC" w:eastAsia="Times New Roman" w:hAnsi="CordiaUPC" w:cs="CordiaUPC"/>
          <w:szCs w:val="22"/>
          <w:vertAlign w:val="superscript"/>
          <w:lang w:eastAsia="x-none"/>
        </w:rPr>
      </w:pPr>
    </w:p>
    <w:p w14:paraId="28F3850A" w14:textId="67C0F316" w:rsidR="009B00BD" w:rsidRPr="004E7F04" w:rsidRDefault="009B00BD" w:rsidP="009B00BD">
      <w:pPr>
        <w:tabs>
          <w:tab w:val="left" w:pos="810"/>
        </w:tabs>
        <w:autoSpaceDE w:val="0"/>
        <w:autoSpaceDN w:val="0"/>
        <w:adjustRightInd w:val="0"/>
        <w:spacing w:line="240" w:lineRule="auto"/>
        <w:ind w:left="540"/>
        <w:jc w:val="thaiDistribute"/>
        <w:rPr>
          <w:rFonts w:ascii="CordiaUPC" w:eastAsia="AngsanaNew" w:hAnsi="CordiaUPC" w:cs="CordiaUPC"/>
          <w:szCs w:val="22"/>
          <w:cs/>
        </w:rPr>
      </w:pPr>
      <w:r w:rsidRPr="004E7F04">
        <w:rPr>
          <w:rFonts w:ascii="CordiaUPC" w:eastAsia="Times New Roman" w:hAnsi="CordiaUPC" w:cs="CordiaUPC" w:hint="cs"/>
          <w:szCs w:val="22"/>
          <w:vertAlign w:val="superscript"/>
          <w:lang w:eastAsia="x-none"/>
        </w:rPr>
        <w:t>(1)</w:t>
      </w:r>
      <w:r w:rsidRPr="004E7F04">
        <w:rPr>
          <w:rFonts w:ascii="CordiaUPC" w:eastAsia="AngsanaNew" w:hAnsi="CordiaUPC" w:cs="CordiaUPC" w:hint="cs"/>
          <w:szCs w:val="22"/>
          <w:cs/>
        </w:rPr>
        <w:tab/>
      </w:r>
      <w:r w:rsidRPr="004E7F04">
        <w:rPr>
          <w:rFonts w:ascii="CordiaUPC" w:eastAsia="AngsanaNew" w:hAnsi="CordiaUPC" w:cs="CordiaUPC" w:hint="cs"/>
          <w:szCs w:val="22"/>
        </w:rPr>
        <w:t>The shares will be gradually issued on an annual basis over three years since the offering of such ordinary shares.</w:t>
      </w:r>
    </w:p>
    <w:p w14:paraId="2143889B" w14:textId="77777777" w:rsidR="009B00BD" w:rsidRPr="00E44283" w:rsidRDefault="009B00BD" w:rsidP="009B00BD">
      <w:pPr>
        <w:spacing w:line="240" w:lineRule="auto"/>
        <w:ind w:left="540" w:right="-25" w:hanging="540"/>
        <w:jc w:val="thaiDistribute"/>
        <w:rPr>
          <w:rFonts w:ascii="CordiaUPC" w:eastAsia="Times New Roman" w:hAnsi="CordiaUPC" w:cs="CordiaUPC"/>
          <w:sz w:val="26"/>
          <w:szCs w:val="26"/>
          <w:lang w:eastAsia="zh-CN"/>
        </w:rPr>
      </w:pPr>
    </w:p>
    <w:p w14:paraId="36DC7016" w14:textId="74DEFA02" w:rsidR="009B00BD" w:rsidRPr="00E44283" w:rsidRDefault="00731A60" w:rsidP="005F7124">
      <w:pPr>
        <w:spacing w:line="240" w:lineRule="atLeast"/>
        <w:ind w:left="547" w:hanging="547"/>
        <w:rPr>
          <w:rFonts w:ascii="CordiaUPC" w:eastAsia="Times New Roman" w:hAnsi="CordiaUPC" w:cs="CordiaUPC"/>
          <w:b/>
          <w:bCs/>
          <w:sz w:val="26"/>
          <w:szCs w:val="26"/>
          <w:lang w:bidi="th-TH"/>
        </w:rPr>
      </w:pPr>
      <w:r>
        <w:rPr>
          <w:rFonts w:ascii="CordiaUPC" w:eastAsia="Times New Roman" w:hAnsi="CordiaUPC" w:cs="CordiaUPC"/>
          <w:b/>
          <w:bCs/>
          <w:sz w:val="26"/>
          <w:szCs w:val="26"/>
          <w:lang w:val="en-US" w:bidi="th-TH"/>
        </w:rPr>
        <w:t>29</w:t>
      </w:r>
      <w:r w:rsidR="009B00BD" w:rsidRPr="00E44283">
        <w:rPr>
          <w:rFonts w:ascii="CordiaUPC" w:eastAsia="Times New Roman" w:hAnsi="CordiaUPC" w:cs="CordiaUPC" w:hint="cs"/>
          <w:b/>
          <w:bCs/>
          <w:sz w:val="26"/>
          <w:szCs w:val="26"/>
          <w:lang w:val="en-US" w:bidi="th-TH"/>
        </w:rPr>
        <w:t>.2</w:t>
      </w:r>
      <w:r w:rsidR="005F7124" w:rsidRPr="00E44283">
        <w:rPr>
          <w:rFonts w:ascii="CordiaUPC" w:eastAsia="Times New Roman" w:hAnsi="CordiaUPC" w:cs="CordiaUPC" w:hint="cs"/>
          <w:b/>
          <w:bCs/>
          <w:sz w:val="26"/>
          <w:szCs w:val="26"/>
          <w:lang w:val="en-US" w:bidi="th-TH"/>
        </w:rPr>
        <w:tab/>
      </w:r>
      <w:r w:rsidR="009B00BD" w:rsidRPr="00E44283">
        <w:rPr>
          <w:rFonts w:ascii="CordiaUPC" w:eastAsia="AngsanaNew" w:hAnsi="CordiaUPC" w:cs="CordiaUPC" w:hint="cs"/>
          <w:b/>
          <w:bCs/>
          <w:sz w:val="26"/>
          <w:szCs w:val="26"/>
          <w:lang w:bidi="th-TH"/>
        </w:rPr>
        <w:t>Reconciliation of issued and paid-up ordinary share capital, share premium and other reserve - shared-based payments</w:t>
      </w:r>
      <w:r w:rsidR="009B00BD" w:rsidRPr="00E44283">
        <w:rPr>
          <w:rFonts w:ascii="CordiaUPC" w:eastAsia="Times New Roman" w:hAnsi="CordiaUPC" w:cs="CordiaUPC" w:hint="cs"/>
          <w:b/>
          <w:bCs/>
          <w:sz w:val="26"/>
          <w:szCs w:val="26"/>
          <w:lang w:bidi="th-TH"/>
        </w:rPr>
        <w:t xml:space="preserve"> </w:t>
      </w:r>
    </w:p>
    <w:p w14:paraId="41C4C44C" w14:textId="77777777" w:rsidR="009B00BD" w:rsidRPr="00E44283" w:rsidRDefault="009B00BD" w:rsidP="009B00BD">
      <w:pPr>
        <w:spacing w:line="240" w:lineRule="atLeast"/>
        <w:ind w:left="547" w:hanging="662"/>
        <w:rPr>
          <w:rFonts w:ascii="CordiaUPC" w:eastAsia="Times New Roman" w:hAnsi="CordiaUPC" w:cs="CordiaUPC"/>
          <w:b/>
          <w:bCs/>
          <w:sz w:val="26"/>
          <w:szCs w:val="26"/>
          <w:lang w:bidi="th-TH"/>
        </w:rPr>
      </w:pPr>
    </w:p>
    <w:tbl>
      <w:tblPr>
        <w:tblW w:w="8990" w:type="dxa"/>
        <w:tblInd w:w="459" w:type="dxa"/>
        <w:tblLayout w:type="fixed"/>
        <w:tblLook w:val="0000" w:firstRow="0" w:lastRow="0" w:firstColumn="0" w:lastColumn="0" w:noHBand="0" w:noVBand="0"/>
      </w:tblPr>
      <w:tblGrid>
        <w:gridCol w:w="3230"/>
        <w:gridCol w:w="1440"/>
        <w:gridCol w:w="1444"/>
        <w:gridCol w:w="1438"/>
        <w:gridCol w:w="1438"/>
      </w:tblGrid>
      <w:tr w:rsidR="009B00BD" w:rsidRPr="00E44283" w14:paraId="1CE18151" w14:textId="77777777" w:rsidTr="00297A65">
        <w:tc>
          <w:tcPr>
            <w:tcW w:w="1796" w:type="pct"/>
            <w:vAlign w:val="bottom"/>
          </w:tcPr>
          <w:p w14:paraId="34AB7C5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31CCE7B3" w14:textId="77777777" w:rsidR="009B00BD" w:rsidRPr="00E44283" w:rsidRDefault="009B00BD" w:rsidP="00297A65">
            <w:pPr>
              <w:spacing w:line="240" w:lineRule="atLeast"/>
              <w:jc w:val="center"/>
              <w:rPr>
                <w:rFonts w:ascii="CordiaUPC" w:eastAsia="Times New Roman" w:hAnsi="CordiaUPC" w:cs="CordiaUPC"/>
                <w:b/>
                <w:bCs/>
                <w:sz w:val="26"/>
                <w:szCs w:val="26"/>
                <w:cs/>
                <w:lang w:bidi="th-TH"/>
              </w:rPr>
            </w:pPr>
            <w:r w:rsidRPr="00E44283">
              <w:rPr>
                <w:rFonts w:ascii="CordiaUPC" w:eastAsia="Times New Roman" w:hAnsi="CordiaUPC" w:cs="CordiaUPC" w:hint="cs"/>
                <w:b/>
                <w:bCs/>
                <w:sz w:val="26"/>
                <w:szCs w:val="26"/>
                <w:lang w:bidi="th-TH"/>
              </w:rPr>
              <w:t>Consolidated and Bank only</w:t>
            </w:r>
          </w:p>
        </w:tc>
      </w:tr>
      <w:tr w:rsidR="009B00BD" w:rsidRPr="00E44283" w14:paraId="587A55E7" w14:textId="77777777" w:rsidTr="00297A65">
        <w:tc>
          <w:tcPr>
            <w:tcW w:w="1796" w:type="pct"/>
            <w:vAlign w:val="bottom"/>
          </w:tcPr>
          <w:p w14:paraId="122AB84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0BEB2F18" w14:textId="16E5BB6F" w:rsidR="009B00BD" w:rsidRPr="00E44283" w:rsidRDefault="00003E23" w:rsidP="00297A65">
            <w:pPr>
              <w:spacing w:line="240" w:lineRule="atLeast"/>
              <w:ind w:right="-3"/>
              <w:jc w:val="center"/>
              <w:rPr>
                <w:rFonts w:ascii="CordiaUPC" w:eastAsia="Times New Roman" w:hAnsi="CordiaUPC" w:cs="CordiaUPC"/>
                <w:sz w:val="26"/>
                <w:szCs w:val="26"/>
                <w:lang w:bidi="th-TH"/>
              </w:rPr>
            </w:pPr>
            <w:r>
              <w:rPr>
                <w:rFonts w:ascii="CordiaUPC" w:eastAsia="Times New Roman" w:hAnsi="CordiaUPC" w:cs="CordiaUPC"/>
                <w:sz w:val="26"/>
                <w:szCs w:val="26"/>
                <w:lang w:bidi="th-TH"/>
              </w:rPr>
              <w:t xml:space="preserve">30 June </w:t>
            </w:r>
            <w:r w:rsidR="005F7124" w:rsidRPr="00E44283">
              <w:rPr>
                <w:rFonts w:ascii="CordiaUPC" w:eastAsia="Times New Roman" w:hAnsi="CordiaUPC" w:cs="CordiaUPC" w:hint="cs"/>
                <w:sz w:val="26"/>
                <w:szCs w:val="26"/>
                <w:lang w:bidi="th-TH"/>
              </w:rPr>
              <w:t>202</w:t>
            </w:r>
            <w:r>
              <w:rPr>
                <w:rFonts w:ascii="CordiaUPC" w:eastAsia="Times New Roman" w:hAnsi="CordiaUPC" w:cs="CordiaUPC"/>
                <w:sz w:val="26"/>
                <w:szCs w:val="26"/>
                <w:lang w:bidi="th-TH"/>
              </w:rPr>
              <w:t>1</w:t>
            </w:r>
          </w:p>
        </w:tc>
      </w:tr>
      <w:tr w:rsidR="009B00BD" w:rsidRPr="00E44283" w14:paraId="6C0BE0F9" w14:textId="77777777" w:rsidTr="00297A65">
        <w:tc>
          <w:tcPr>
            <w:tcW w:w="1796" w:type="pct"/>
            <w:vAlign w:val="bottom"/>
          </w:tcPr>
          <w:p w14:paraId="683E62DF"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lang w:bidi="th-TH"/>
              </w:rPr>
            </w:pPr>
          </w:p>
        </w:tc>
        <w:tc>
          <w:tcPr>
            <w:tcW w:w="801" w:type="pct"/>
            <w:vAlign w:val="bottom"/>
          </w:tcPr>
          <w:p w14:paraId="3C63EAB1"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3" w:type="pct"/>
            <w:vAlign w:val="bottom"/>
          </w:tcPr>
          <w:p w14:paraId="602F4E6F"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0" w:type="pct"/>
            <w:vAlign w:val="bottom"/>
          </w:tcPr>
          <w:p w14:paraId="11E0D2C4" w14:textId="77777777" w:rsidR="009B00BD" w:rsidRPr="00E44283" w:rsidRDefault="009B00BD" w:rsidP="00297A65">
            <w:pPr>
              <w:spacing w:line="240" w:lineRule="atLeast"/>
              <w:ind w:right="-3"/>
              <w:jc w:val="center"/>
              <w:rPr>
                <w:rFonts w:ascii="CordiaUPC" w:eastAsia="Times New Roman" w:hAnsi="CordiaUPC" w:cs="CordiaUPC"/>
                <w:sz w:val="26"/>
                <w:szCs w:val="26"/>
                <w:lang w:bidi="th-TH"/>
              </w:rPr>
            </w:pPr>
          </w:p>
        </w:tc>
        <w:tc>
          <w:tcPr>
            <w:tcW w:w="800" w:type="pct"/>
            <w:vAlign w:val="bottom"/>
          </w:tcPr>
          <w:p w14:paraId="790265E4" w14:textId="77777777" w:rsidR="009B00BD" w:rsidRPr="00E44283" w:rsidRDefault="009B00BD" w:rsidP="00297A65">
            <w:pPr>
              <w:spacing w:line="240" w:lineRule="atLeast"/>
              <w:ind w:right="-3"/>
              <w:jc w:val="center"/>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Other reserve -</w:t>
            </w:r>
          </w:p>
        </w:tc>
      </w:tr>
      <w:tr w:rsidR="009B00BD" w:rsidRPr="00E44283" w14:paraId="63A6EFCE" w14:textId="77777777" w:rsidTr="00297A65">
        <w:trPr>
          <w:trHeight w:val="56"/>
        </w:trPr>
        <w:tc>
          <w:tcPr>
            <w:tcW w:w="1796" w:type="pct"/>
            <w:vAlign w:val="bottom"/>
          </w:tcPr>
          <w:p w14:paraId="1EC2A81F"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cs/>
                <w:lang w:bidi="th-TH"/>
              </w:rPr>
            </w:pPr>
          </w:p>
        </w:tc>
        <w:tc>
          <w:tcPr>
            <w:tcW w:w="1604" w:type="pct"/>
            <w:gridSpan w:val="2"/>
            <w:vAlign w:val="bottom"/>
          </w:tcPr>
          <w:p w14:paraId="2CB863E3" w14:textId="77777777" w:rsidR="009B00BD" w:rsidRPr="00E44283" w:rsidRDefault="009B00BD" w:rsidP="00297A65">
            <w:pPr>
              <w:spacing w:line="240" w:lineRule="atLeast"/>
              <w:ind w:right="-3"/>
              <w:jc w:val="center"/>
              <w:rPr>
                <w:rFonts w:ascii="CordiaUPC" w:eastAsia="Times New Roman" w:hAnsi="CordiaUPC" w:cs="CordiaUPC"/>
                <w:sz w:val="26"/>
                <w:szCs w:val="26"/>
                <w:cs/>
                <w:lang w:bidi="th-TH"/>
              </w:rPr>
            </w:pPr>
            <w:r w:rsidRPr="00E44283">
              <w:rPr>
                <w:rFonts w:ascii="CordiaUPC" w:eastAsia="Times New Roman" w:hAnsi="CordiaUPC" w:cs="CordiaUPC" w:hint="cs"/>
                <w:sz w:val="26"/>
                <w:szCs w:val="26"/>
                <w:lang w:val="en-US" w:bidi="th-TH"/>
              </w:rPr>
              <w:t>Issued and paid-up ordinary                share capital</w:t>
            </w:r>
          </w:p>
        </w:tc>
        <w:tc>
          <w:tcPr>
            <w:tcW w:w="800" w:type="pct"/>
            <w:vAlign w:val="bottom"/>
          </w:tcPr>
          <w:p w14:paraId="38DCBEE7" w14:textId="77777777" w:rsidR="009B00BD" w:rsidRPr="00E44283" w:rsidRDefault="009B00BD" w:rsidP="00297A65">
            <w:pPr>
              <w:spacing w:line="240" w:lineRule="atLeast"/>
              <w:ind w:right="-3"/>
              <w:jc w:val="center"/>
              <w:rPr>
                <w:rFonts w:ascii="CordiaUPC" w:eastAsia="Times New Roman" w:hAnsi="CordiaUPC" w:cs="CordiaUPC"/>
                <w:sz w:val="26"/>
                <w:szCs w:val="26"/>
                <w:cs/>
                <w:lang w:bidi="th-TH"/>
              </w:rPr>
            </w:pPr>
            <w:r w:rsidRPr="00E44283">
              <w:rPr>
                <w:rFonts w:ascii="CordiaUPC" w:eastAsia="Times New Roman" w:hAnsi="CordiaUPC" w:cs="CordiaUPC" w:hint="cs"/>
                <w:sz w:val="26"/>
                <w:szCs w:val="26"/>
                <w:lang w:val="en-US" w:bidi="th-TH"/>
              </w:rPr>
              <w:t>Share premium</w:t>
            </w:r>
          </w:p>
        </w:tc>
        <w:tc>
          <w:tcPr>
            <w:tcW w:w="800" w:type="pct"/>
            <w:vAlign w:val="bottom"/>
          </w:tcPr>
          <w:p w14:paraId="079469AE" w14:textId="77777777" w:rsidR="009B00BD" w:rsidRPr="00E44283" w:rsidRDefault="009B00BD" w:rsidP="00297A65">
            <w:pPr>
              <w:spacing w:line="240" w:lineRule="atLeast"/>
              <w:ind w:right="-3"/>
              <w:jc w:val="center"/>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share-based payments</w:t>
            </w:r>
          </w:p>
        </w:tc>
      </w:tr>
      <w:tr w:rsidR="009B00BD" w:rsidRPr="00E44283" w14:paraId="2391C6CC" w14:textId="77777777" w:rsidTr="00297A65">
        <w:tc>
          <w:tcPr>
            <w:tcW w:w="1796" w:type="pct"/>
            <w:vAlign w:val="bottom"/>
          </w:tcPr>
          <w:p w14:paraId="164AA980" w14:textId="77777777" w:rsidR="009B00BD" w:rsidRPr="00E44283" w:rsidRDefault="009B00BD" w:rsidP="00297A65">
            <w:pPr>
              <w:spacing w:line="240" w:lineRule="atLeast"/>
              <w:ind w:left="-107" w:right="-3" w:firstLine="107"/>
              <w:jc w:val="center"/>
              <w:rPr>
                <w:rFonts w:ascii="CordiaUPC" w:eastAsia="Times New Roman" w:hAnsi="CordiaUPC" w:cs="CordiaUPC"/>
                <w:sz w:val="26"/>
                <w:szCs w:val="26"/>
                <w:cs/>
                <w:lang w:bidi="th-TH"/>
              </w:rPr>
            </w:pPr>
          </w:p>
        </w:tc>
        <w:tc>
          <w:tcPr>
            <w:tcW w:w="801" w:type="pct"/>
            <w:vAlign w:val="bottom"/>
          </w:tcPr>
          <w:p w14:paraId="49554A0C" w14:textId="77777777" w:rsidR="009B00BD" w:rsidRPr="00E44283" w:rsidRDefault="009B00BD" w:rsidP="00297A65">
            <w:pPr>
              <w:spacing w:line="240" w:lineRule="atLeast"/>
              <w:ind w:right="-3"/>
              <w:jc w:val="center"/>
              <w:rPr>
                <w:rFonts w:ascii="CordiaUPC" w:eastAsia="Times New Roman" w:hAnsi="CordiaUPC" w:cs="CordiaUPC"/>
                <w:i/>
                <w:iCs/>
                <w:sz w:val="26"/>
                <w:szCs w:val="26"/>
                <w:cs/>
                <w:lang w:bidi="th-TH"/>
              </w:rPr>
            </w:pPr>
            <w:r w:rsidRPr="00E44283">
              <w:rPr>
                <w:rFonts w:ascii="CordiaUPC" w:eastAsia="Times New Roman" w:hAnsi="CordiaUPC" w:cs="CordiaUPC" w:hint="cs"/>
                <w:i/>
                <w:iCs/>
                <w:sz w:val="26"/>
                <w:szCs w:val="26"/>
                <w:lang w:val="en-US" w:bidi="th-TH"/>
              </w:rPr>
              <w:t>(No. of shares)</w:t>
            </w:r>
          </w:p>
        </w:tc>
        <w:tc>
          <w:tcPr>
            <w:tcW w:w="803" w:type="pct"/>
            <w:vAlign w:val="bottom"/>
          </w:tcPr>
          <w:p w14:paraId="68069130" w14:textId="77777777" w:rsidR="009B00BD" w:rsidRPr="00E44283" w:rsidRDefault="009B00BD" w:rsidP="00297A65">
            <w:pPr>
              <w:spacing w:line="240" w:lineRule="atLeast"/>
              <w:ind w:right="-3"/>
              <w:jc w:val="center"/>
              <w:rPr>
                <w:rFonts w:ascii="CordiaUPC" w:eastAsia="Times New Roman" w:hAnsi="CordiaUPC" w:cs="CordiaUPC"/>
                <w:i/>
                <w:iCs/>
                <w:sz w:val="26"/>
                <w:szCs w:val="26"/>
                <w:cs/>
                <w:lang w:bidi="th-TH"/>
              </w:rPr>
            </w:pPr>
            <w:r w:rsidRPr="00E44283">
              <w:rPr>
                <w:rFonts w:ascii="CordiaUPC" w:eastAsia="Times New Roman" w:hAnsi="CordiaUPC" w:cs="CordiaUPC" w:hint="cs"/>
                <w:i/>
                <w:iCs/>
                <w:sz w:val="26"/>
                <w:szCs w:val="26"/>
                <w:lang w:val="en-US" w:bidi="th-TH"/>
              </w:rPr>
              <w:t>(Baht)</w:t>
            </w:r>
          </w:p>
        </w:tc>
        <w:tc>
          <w:tcPr>
            <w:tcW w:w="1600" w:type="pct"/>
            <w:gridSpan w:val="2"/>
            <w:vAlign w:val="bottom"/>
          </w:tcPr>
          <w:p w14:paraId="5EFCCEAE" w14:textId="77777777" w:rsidR="009B00BD" w:rsidRPr="00E44283" w:rsidRDefault="009B00BD" w:rsidP="00297A65">
            <w:pPr>
              <w:spacing w:line="240" w:lineRule="atLeast"/>
              <w:ind w:right="-3"/>
              <w:jc w:val="center"/>
              <w:rPr>
                <w:rFonts w:ascii="CordiaUPC" w:eastAsia="Times New Roman" w:hAnsi="CordiaUPC" w:cs="CordiaUPC"/>
                <w:i/>
                <w:iCs/>
                <w:sz w:val="26"/>
                <w:szCs w:val="26"/>
                <w:lang w:bidi="th-TH"/>
              </w:rPr>
            </w:pPr>
            <w:r w:rsidRPr="00E44283">
              <w:rPr>
                <w:rFonts w:ascii="CordiaUPC" w:eastAsia="Times New Roman" w:hAnsi="CordiaUPC" w:cs="CordiaUPC" w:hint="cs"/>
                <w:i/>
                <w:iCs/>
                <w:sz w:val="26"/>
                <w:szCs w:val="26"/>
                <w:lang w:val="en-US" w:bidi="th-TH"/>
              </w:rPr>
              <w:t>(Baht)</w:t>
            </w:r>
          </w:p>
        </w:tc>
      </w:tr>
      <w:tr w:rsidR="00515FFC" w:rsidRPr="00E44283" w14:paraId="00915B70" w14:textId="77777777" w:rsidTr="00297A65">
        <w:tc>
          <w:tcPr>
            <w:tcW w:w="1796" w:type="pct"/>
            <w:vAlign w:val="bottom"/>
          </w:tcPr>
          <w:p w14:paraId="72EC6084" w14:textId="2AADB2AE" w:rsidR="00515FFC" w:rsidRPr="00E44283" w:rsidRDefault="00515FFC" w:rsidP="00515FFC">
            <w:pPr>
              <w:spacing w:line="240" w:lineRule="atLeast"/>
              <w:ind w:left="152" w:hanging="152"/>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 xml:space="preserve">Balance - beginning of the </w:t>
            </w:r>
            <w:r>
              <w:rPr>
                <w:rFonts w:ascii="CordiaUPC" w:eastAsia="Times New Roman" w:hAnsi="CordiaUPC" w:cs="CordiaUPC"/>
                <w:sz w:val="26"/>
                <w:szCs w:val="26"/>
                <w:lang w:val="en-US" w:bidi="th-TH"/>
              </w:rPr>
              <w:t>period</w:t>
            </w:r>
          </w:p>
        </w:tc>
        <w:tc>
          <w:tcPr>
            <w:tcW w:w="801" w:type="pct"/>
            <w:vAlign w:val="bottom"/>
          </w:tcPr>
          <w:p w14:paraId="713F99B1" w14:textId="60DB415F" w:rsidR="00515FFC" w:rsidRPr="00E82F14" w:rsidRDefault="00515FFC" w:rsidP="00515FFC">
            <w:pPr>
              <w:tabs>
                <w:tab w:val="decimal" w:pos="1177"/>
              </w:tabs>
              <w:spacing w:line="240" w:lineRule="atLeast"/>
              <w:rPr>
                <w:rFonts w:ascii="CordiaUPC" w:eastAsia="Times New Roman" w:hAnsi="CordiaUPC" w:cs="CordiaUPC"/>
                <w:sz w:val="26"/>
                <w:szCs w:val="26"/>
                <w:lang w:val="en-US" w:eastAsia="x-none" w:bidi="th-TH"/>
              </w:rPr>
            </w:pPr>
            <w:r w:rsidRPr="0051537A">
              <w:rPr>
                <w:rFonts w:ascii="CordiaUPC" w:eastAsia="Times New Roman" w:hAnsi="CordiaUPC" w:cs="CordiaUPC"/>
                <w:sz w:val="26"/>
                <w:szCs w:val="26"/>
                <w:cs/>
                <w:lang w:val="en-US" w:eastAsia="x-none" w:bidi="th-TH"/>
              </w:rPr>
              <w:t>96</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cs/>
                <w:lang w:val="en-US" w:eastAsia="x-none" w:bidi="th-TH"/>
              </w:rPr>
              <w:t>409</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cs/>
                <w:lang w:val="en-US" w:eastAsia="x-none" w:bidi="th-TH"/>
              </w:rPr>
              <w:t>416</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cs/>
                <w:lang w:val="en-US" w:eastAsia="x-none" w:bidi="th-TH"/>
              </w:rPr>
              <w:t>880</w:t>
            </w:r>
          </w:p>
        </w:tc>
        <w:tc>
          <w:tcPr>
            <w:tcW w:w="803" w:type="pct"/>
            <w:vAlign w:val="bottom"/>
          </w:tcPr>
          <w:p w14:paraId="2FF81150" w14:textId="5667CA5A" w:rsidR="00515FFC" w:rsidRPr="00E82F14" w:rsidRDefault="00515FFC" w:rsidP="00515FFC">
            <w:pPr>
              <w:tabs>
                <w:tab w:val="decimal" w:pos="1177"/>
              </w:tabs>
              <w:spacing w:line="240" w:lineRule="atLeast"/>
              <w:rPr>
                <w:rFonts w:ascii="CordiaUPC" w:eastAsia="Times New Roman" w:hAnsi="CordiaUPC" w:cs="CordiaUPC"/>
                <w:sz w:val="26"/>
                <w:szCs w:val="26"/>
                <w:lang w:val="en-US" w:eastAsia="x-none" w:bidi="th-TH"/>
              </w:rPr>
            </w:pPr>
            <w:r w:rsidRPr="0051537A">
              <w:rPr>
                <w:rFonts w:ascii="CordiaUPC" w:eastAsia="Times New Roman" w:hAnsi="CordiaUPC" w:cs="CordiaUPC"/>
                <w:sz w:val="26"/>
                <w:szCs w:val="26"/>
                <w:lang w:val="en-US" w:eastAsia="x-none" w:bidi="th-TH"/>
              </w:rPr>
              <w:t>91</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lang w:val="en-US" w:eastAsia="x-none" w:bidi="th-TH"/>
              </w:rPr>
              <w:t>588</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lang w:val="en-US" w:eastAsia="x-none" w:bidi="th-TH"/>
              </w:rPr>
              <w:t>946</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lang w:val="en-US" w:eastAsia="x-none" w:bidi="th-TH"/>
              </w:rPr>
              <w:t>036</w:t>
            </w:r>
          </w:p>
        </w:tc>
        <w:tc>
          <w:tcPr>
            <w:tcW w:w="800" w:type="pct"/>
            <w:vAlign w:val="bottom"/>
          </w:tcPr>
          <w:p w14:paraId="5ABD0732" w14:textId="66CACDA9" w:rsidR="00515FFC" w:rsidRPr="00E82F14" w:rsidRDefault="00515FFC" w:rsidP="00515FFC">
            <w:pPr>
              <w:tabs>
                <w:tab w:val="decimal" w:pos="1177"/>
              </w:tabs>
              <w:spacing w:line="240" w:lineRule="atLeast"/>
              <w:rPr>
                <w:rFonts w:ascii="CordiaUPC" w:eastAsia="Times New Roman" w:hAnsi="CordiaUPC" w:cs="CordiaUPC"/>
                <w:sz w:val="26"/>
                <w:szCs w:val="26"/>
                <w:lang w:val="en-US" w:eastAsia="x-none" w:bidi="th-TH"/>
              </w:rPr>
            </w:pPr>
            <w:r w:rsidRPr="0051537A">
              <w:rPr>
                <w:rFonts w:ascii="CordiaUPC" w:eastAsia="Times New Roman" w:hAnsi="CordiaUPC" w:cs="CordiaUPC"/>
                <w:sz w:val="26"/>
                <w:szCs w:val="26"/>
                <w:lang w:val="en-US" w:eastAsia="x-none" w:bidi="th-TH"/>
              </w:rPr>
              <w:t>43</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lang w:val="en-US" w:eastAsia="x-none" w:bidi="th-TH"/>
              </w:rPr>
              <w:t>321</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lang w:val="en-US" w:eastAsia="x-none" w:bidi="th-TH"/>
              </w:rPr>
              <w:t>601</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lang w:val="en-US" w:eastAsia="x-none" w:bidi="th-TH"/>
              </w:rPr>
              <w:t>048</w:t>
            </w:r>
          </w:p>
        </w:tc>
        <w:tc>
          <w:tcPr>
            <w:tcW w:w="800" w:type="pct"/>
            <w:vAlign w:val="bottom"/>
          </w:tcPr>
          <w:p w14:paraId="20CA00E7" w14:textId="0D40CCFA" w:rsidR="00515FFC" w:rsidRPr="00E82F14" w:rsidRDefault="00515FFC" w:rsidP="00515FFC">
            <w:pPr>
              <w:tabs>
                <w:tab w:val="decimal" w:pos="1177"/>
              </w:tabs>
              <w:spacing w:line="240" w:lineRule="atLeast"/>
              <w:ind w:right="-3"/>
              <w:rPr>
                <w:rFonts w:ascii="CordiaUPC" w:eastAsia="Times New Roman" w:hAnsi="CordiaUPC" w:cs="CordiaUPC"/>
                <w:sz w:val="26"/>
                <w:szCs w:val="26"/>
                <w:lang w:val="en-US" w:eastAsia="x-none" w:bidi="th-TH"/>
              </w:rPr>
            </w:pPr>
            <w:r w:rsidRPr="0051537A">
              <w:rPr>
                <w:rFonts w:ascii="CordiaUPC" w:eastAsia="Times New Roman" w:hAnsi="CordiaUPC" w:cs="CordiaUPC"/>
                <w:sz w:val="26"/>
                <w:szCs w:val="26"/>
                <w:lang w:val="en-US" w:eastAsia="x-none" w:bidi="th-TH"/>
              </w:rPr>
              <w:t>69</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lang w:val="en-US" w:eastAsia="x-none" w:bidi="th-TH"/>
              </w:rPr>
              <w:t>562</w:t>
            </w:r>
            <w:r>
              <w:rPr>
                <w:rFonts w:ascii="CordiaUPC" w:eastAsia="Times New Roman" w:hAnsi="CordiaUPC" w:cs="CordiaUPC"/>
                <w:sz w:val="26"/>
                <w:szCs w:val="26"/>
                <w:lang w:val="en-US" w:eastAsia="x-none" w:bidi="th-TH"/>
              </w:rPr>
              <w:t>,</w:t>
            </w:r>
            <w:r w:rsidRPr="0051537A">
              <w:rPr>
                <w:rFonts w:ascii="CordiaUPC" w:eastAsia="Times New Roman" w:hAnsi="CordiaUPC" w:cs="CordiaUPC"/>
                <w:sz w:val="26"/>
                <w:szCs w:val="26"/>
                <w:lang w:val="en-US" w:eastAsia="x-none" w:bidi="th-TH"/>
              </w:rPr>
              <w:t>996</w:t>
            </w:r>
          </w:p>
        </w:tc>
      </w:tr>
      <w:tr w:rsidR="00515FFC" w:rsidRPr="00E44283" w14:paraId="49D053C6" w14:textId="77777777" w:rsidTr="00297A65">
        <w:tc>
          <w:tcPr>
            <w:tcW w:w="1796" w:type="pct"/>
            <w:vAlign w:val="bottom"/>
          </w:tcPr>
          <w:p w14:paraId="56453CD2" w14:textId="688139C2" w:rsidR="00515FFC" w:rsidRPr="00E44283" w:rsidRDefault="00515FFC" w:rsidP="00515FFC">
            <w:pPr>
              <w:spacing w:line="240" w:lineRule="atLeast"/>
              <w:ind w:left="152" w:hanging="152"/>
              <w:rPr>
                <w:rFonts w:ascii="CordiaUPC" w:eastAsia="Times New Roman" w:hAnsi="CordiaUPC" w:cs="CordiaUPC"/>
                <w:sz w:val="26"/>
                <w:szCs w:val="26"/>
                <w:lang w:val="en-US" w:bidi="th-TH"/>
              </w:rPr>
            </w:pPr>
            <w:r w:rsidRPr="00E44283">
              <w:rPr>
                <w:rFonts w:ascii="CordiaUPC" w:eastAsia="Times New Roman" w:hAnsi="CordiaUPC" w:cs="CordiaUPC" w:hint="cs"/>
                <w:sz w:val="26"/>
                <w:szCs w:val="26"/>
                <w:lang w:val="en-US" w:bidi="th-TH"/>
              </w:rPr>
              <w:t>Expenses in relation shares</w:t>
            </w:r>
            <w:r>
              <w:rPr>
                <w:rFonts w:ascii="CordiaUPC" w:eastAsia="Times New Roman" w:hAnsi="CordiaUPC" w:cs="CordiaUPC"/>
                <w:sz w:val="26"/>
                <w:szCs w:val="26"/>
                <w:lang w:val="en-US" w:bidi="th-TH"/>
              </w:rPr>
              <w:t>-base payment</w:t>
            </w:r>
          </w:p>
        </w:tc>
        <w:tc>
          <w:tcPr>
            <w:tcW w:w="801" w:type="pct"/>
            <w:vAlign w:val="bottom"/>
          </w:tcPr>
          <w:p w14:paraId="393B28EB" w14:textId="0A043A9C" w:rsidR="00515FFC" w:rsidRPr="00E82F14" w:rsidRDefault="00515FFC" w:rsidP="00515FFC">
            <w:pPr>
              <w:pBdr>
                <w:bottom w:val="single" w:sz="4" w:space="1" w:color="auto"/>
              </w:pBdr>
              <w:tabs>
                <w:tab w:val="decimal" w:pos="1177"/>
              </w:tabs>
              <w:spacing w:line="240" w:lineRule="atLeast"/>
              <w:ind w:right="-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w:t>
            </w:r>
          </w:p>
        </w:tc>
        <w:tc>
          <w:tcPr>
            <w:tcW w:w="803" w:type="pct"/>
            <w:vAlign w:val="bottom"/>
          </w:tcPr>
          <w:p w14:paraId="2D9D970A" w14:textId="5F493774" w:rsidR="00515FFC" w:rsidRPr="00E82F14" w:rsidRDefault="00515FFC" w:rsidP="00515FFC">
            <w:pPr>
              <w:pBdr>
                <w:bottom w:val="single" w:sz="4" w:space="1" w:color="auto"/>
              </w:pBdr>
              <w:tabs>
                <w:tab w:val="decimal" w:pos="1177"/>
              </w:tabs>
              <w:spacing w:line="240" w:lineRule="atLeast"/>
              <w:ind w:right="-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w:t>
            </w:r>
          </w:p>
        </w:tc>
        <w:tc>
          <w:tcPr>
            <w:tcW w:w="800" w:type="pct"/>
            <w:vAlign w:val="bottom"/>
          </w:tcPr>
          <w:p w14:paraId="11B8220B" w14:textId="16E1539B" w:rsidR="00515FFC" w:rsidRPr="00E82F14" w:rsidRDefault="00515FFC" w:rsidP="00515FFC">
            <w:pPr>
              <w:pBdr>
                <w:bottom w:val="single" w:sz="4" w:space="1" w:color="auto"/>
              </w:pBdr>
              <w:tabs>
                <w:tab w:val="decimal" w:pos="1177"/>
              </w:tabs>
              <w:spacing w:line="240" w:lineRule="atLeast"/>
              <w:ind w:right="-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w:t>
            </w:r>
          </w:p>
        </w:tc>
        <w:tc>
          <w:tcPr>
            <w:tcW w:w="800" w:type="pct"/>
            <w:vAlign w:val="bottom"/>
          </w:tcPr>
          <w:p w14:paraId="5FFEB771" w14:textId="5D511B74" w:rsidR="00515FFC" w:rsidRPr="00E82F14" w:rsidRDefault="00515FFC" w:rsidP="00515FFC">
            <w:pPr>
              <w:pBdr>
                <w:bottom w:val="single" w:sz="4" w:space="1" w:color="auto"/>
              </w:pBdr>
              <w:tabs>
                <w:tab w:val="decimal" w:pos="1177"/>
              </w:tabs>
              <w:spacing w:line="240" w:lineRule="atLeast"/>
              <w:ind w:right="-3"/>
              <w:rPr>
                <w:rFonts w:ascii="CordiaUPC" w:eastAsia="Times New Roman" w:hAnsi="CordiaUPC" w:cs="CordiaUPC"/>
                <w:sz w:val="26"/>
                <w:szCs w:val="26"/>
                <w:lang w:val="en-US" w:bidi="th-TH"/>
              </w:rPr>
            </w:pPr>
            <w:r w:rsidRPr="0051537A">
              <w:rPr>
                <w:rFonts w:ascii="CordiaUPC" w:eastAsia="Times New Roman" w:hAnsi="CordiaUPC" w:cs="CordiaUPC"/>
                <w:sz w:val="26"/>
                <w:szCs w:val="26"/>
                <w:lang w:val="en-US" w:bidi="th-TH"/>
              </w:rPr>
              <w:t>93</w:t>
            </w:r>
            <w:r>
              <w:rPr>
                <w:rFonts w:ascii="CordiaUPC" w:eastAsia="Times New Roman" w:hAnsi="CordiaUPC" w:cs="CordiaUPC"/>
                <w:sz w:val="26"/>
                <w:szCs w:val="26"/>
                <w:lang w:val="en-US" w:bidi="th-TH"/>
              </w:rPr>
              <w:t>,</w:t>
            </w:r>
            <w:r w:rsidRPr="0051537A">
              <w:rPr>
                <w:rFonts w:ascii="CordiaUPC" w:eastAsia="Times New Roman" w:hAnsi="CordiaUPC" w:cs="CordiaUPC"/>
                <w:sz w:val="26"/>
                <w:szCs w:val="26"/>
                <w:lang w:val="en-US" w:bidi="th-TH"/>
              </w:rPr>
              <w:t>464</w:t>
            </w:r>
            <w:r>
              <w:rPr>
                <w:rFonts w:ascii="CordiaUPC" w:eastAsia="Times New Roman" w:hAnsi="CordiaUPC" w:cs="CordiaUPC"/>
                <w:sz w:val="26"/>
                <w:szCs w:val="26"/>
                <w:lang w:val="en-US" w:bidi="th-TH"/>
              </w:rPr>
              <w:t>,</w:t>
            </w:r>
            <w:r w:rsidRPr="0051537A">
              <w:rPr>
                <w:rFonts w:ascii="CordiaUPC" w:eastAsia="Times New Roman" w:hAnsi="CordiaUPC" w:cs="CordiaUPC"/>
                <w:sz w:val="26"/>
                <w:szCs w:val="26"/>
                <w:lang w:val="en-US" w:bidi="th-TH"/>
              </w:rPr>
              <w:t>68</w:t>
            </w:r>
            <w:r>
              <w:rPr>
                <w:rFonts w:ascii="CordiaUPC" w:eastAsia="Times New Roman" w:hAnsi="CordiaUPC" w:cs="CordiaUPC"/>
                <w:sz w:val="26"/>
                <w:szCs w:val="26"/>
                <w:lang w:val="en-US" w:bidi="th-TH"/>
              </w:rPr>
              <w:t>5</w:t>
            </w:r>
          </w:p>
        </w:tc>
      </w:tr>
      <w:tr w:rsidR="00515FFC" w:rsidRPr="00E44283" w14:paraId="7AF60A67" w14:textId="77777777" w:rsidTr="00297A65">
        <w:trPr>
          <w:trHeight w:val="56"/>
        </w:trPr>
        <w:tc>
          <w:tcPr>
            <w:tcW w:w="1796" w:type="pct"/>
            <w:vAlign w:val="bottom"/>
          </w:tcPr>
          <w:p w14:paraId="582AB815" w14:textId="72E1C5FB" w:rsidR="00515FFC" w:rsidRPr="000929CB" w:rsidRDefault="00515FFC" w:rsidP="00515FFC">
            <w:pPr>
              <w:spacing w:line="240" w:lineRule="atLeast"/>
              <w:ind w:left="152" w:hanging="152"/>
              <w:rPr>
                <w:rFonts w:ascii="CordiaUPC" w:eastAsia="Times New Roman" w:hAnsi="CordiaUPC" w:cs="CordiaUPC"/>
                <w:b/>
                <w:bCs/>
                <w:sz w:val="26"/>
                <w:szCs w:val="26"/>
                <w:lang w:val="en-US" w:bidi="th-TH"/>
              </w:rPr>
            </w:pPr>
            <w:r w:rsidRPr="000929CB">
              <w:rPr>
                <w:rFonts w:ascii="CordiaUPC" w:eastAsia="Times New Roman" w:hAnsi="CordiaUPC" w:cs="CordiaUPC" w:hint="cs"/>
                <w:b/>
                <w:bCs/>
                <w:sz w:val="26"/>
                <w:szCs w:val="26"/>
                <w:lang w:val="en-US" w:bidi="th-TH"/>
              </w:rPr>
              <w:t xml:space="preserve">Balance - end of the </w:t>
            </w:r>
            <w:r>
              <w:rPr>
                <w:rFonts w:ascii="CordiaUPC" w:eastAsia="Times New Roman" w:hAnsi="CordiaUPC" w:cs="CordiaUPC"/>
                <w:b/>
                <w:bCs/>
                <w:sz w:val="26"/>
                <w:szCs w:val="26"/>
                <w:lang w:val="en-US" w:bidi="th-TH"/>
              </w:rPr>
              <w:t>period</w:t>
            </w:r>
          </w:p>
        </w:tc>
        <w:tc>
          <w:tcPr>
            <w:tcW w:w="801" w:type="pct"/>
            <w:vAlign w:val="bottom"/>
          </w:tcPr>
          <w:p w14:paraId="79E4DFB5" w14:textId="0B97092F" w:rsidR="00515FFC" w:rsidRPr="00E82F14" w:rsidRDefault="00515FFC" w:rsidP="00515FFC">
            <w:pPr>
              <w:pBdr>
                <w:bottom w:val="double" w:sz="4" w:space="1" w:color="auto"/>
              </w:pBdr>
              <w:tabs>
                <w:tab w:val="decimal" w:pos="1177"/>
              </w:tabs>
              <w:spacing w:line="240" w:lineRule="atLeast"/>
              <w:ind w:right="-3"/>
              <w:rPr>
                <w:rFonts w:ascii="CordiaUPC" w:eastAsia="Times New Roman" w:hAnsi="CordiaUPC" w:cs="CordiaUPC"/>
                <w:b/>
                <w:bCs/>
                <w:sz w:val="26"/>
                <w:szCs w:val="26"/>
                <w:lang w:val="en-US" w:bidi="th-TH"/>
              </w:rPr>
            </w:pPr>
            <w:r w:rsidRPr="0051537A">
              <w:rPr>
                <w:rFonts w:ascii="CordiaUPC" w:eastAsia="Times New Roman" w:hAnsi="CordiaUPC" w:cs="CordiaUPC"/>
                <w:b/>
                <w:bCs/>
                <w:sz w:val="26"/>
                <w:szCs w:val="26"/>
                <w:cs/>
                <w:lang w:val="en-US" w:eastAsia="x-none" w:bidi="th-TH"/>
              </w:rPr>
              <w:t>96</w:t>
            </w:r>
            <w:r w:rsidRPr="0051537A">
              <w:rPr>
                <w:rFonts w:ascii="CordiaUPC" w:eastAsia="Times New Roman" w:hAnsi="CordiaUPC" w:cs="CordiaUPC"/>
                <w:b/>
                <w:bCs/>
                <w:sz w:val="26"/>
                <w:szCs w:val="26"/>
                <w:lang w:val="en-US" w:eastAsia="x-none" w:bidi="th-TH"/>
              </w:rPr>
              <w:t>,</w:t>
            </w:r>
            <w:r w:rsidRPr="0051537A">
              <w:rPr>
                <w:rFonts w:ascii="CordiaUPC" w:eastAsia="Times New Roman" w:hAnsi="CordiaUPC" w:cs="CordiaUPC"/>
                <w:b/>
                <w:bCs/>
                <w:sz w:val="26"/>
                <w:szCs w:val="26"/>
                <w:cs/>
                <w:lang w:val="en-US" w:eastAsia="x-none" w:bidi="th-TH"/>
              </w:rPr>
              <w:t>409</w:t>
            </w:r>
            <w:r w:rsidRPr="0051537A">
              <w:rPr>
                <w:rFonts w:ascii="CordiaUPC" w:eastAsia="Times New Roman" w:hAnsi="CordiaUPC" w:cs="CordiaUPC"/>
                <w:b/>
                <w:bCs/>
                <w:sz w:val="26"/>
                <w:szCs w:val="26"/>
                <w:lang w:val="en-US" w:eastAsia="x-none" w:bidi="th-TH"/>
              </w:rPr>
              <w:t>,</w:t>
            </w:r>
            <w:r w:rsidRPr="0051537A">
              <w:rPr>
                <w:rFonts w:ascii="CordiaUPC" w:eastAsia="Times New Roman" w:hAnsi="CordiaUPC" w:cs="CordiaUPC"/>
                <w:b/>
                <w:bCs/>
                <w:sz w:val="26"/>
                <w:szCs w:val="26"/>
                <w:cs/>
                <w:lang w:val="en-US" w:eastAsia="x-none" w:bidi="th-TH"/>
              </w:rPr>
              <w:t>416</w:t>
            </w:r>
            <w:r w:rsidRPr="0051537A">
              <w:rPr>
                <w:rFonts w:ascii="CordiaUPC" w:eastAsia="Times New Roman" w:hAnsi="CordiaUPC" w:cs="CordiaUPC"/>
                <w:b/>
                <w:bCs/>
                <w:sz w:val="26"/>
                <w:szCs w:val="26"/>
                <w:lang w:val="en-US" w:eastAsia="x-none" w:bidi="th-TH"/>
              </w:rPr>
              <w:t>,</w:t>
            </w:r>
            <w:r w:rsidRPr="0051537A">
              <w:rPr>
                <w:rFonts w:ascii="CordiaUPC" w:eastAsia="Times New Roman" w:hAnsi="CordiaUPC" w:cs="CordiaUPC"/>
                <w:b/>
                <w:bCs/>
                <w:sz w:val="26"/>
                <w:szCs w:val="26"/>
                <w:cs/>
                <w:lang w:val="en-US" w:eastAsia="x-none" w:bidi="th-TH"/>
              </w:rPr>
              <w:t>880</w:t>
            </w:r>
          </w:p>
        </w:tc>
        <w:tc>
          <w:tcPr>
            <w:tcW w:w="803" w:type="pct"/>
            <w:vAlign w:val="bottom"/>
          </w:tcPr>
          <w:p w14:paraId="5C671A0A" w14:textId="3C4813F6" w:rsidR="00515FFC" w:rsidRPr="00E82F14" w:rsidRDefault="00515FFC" w:rsidP="00515FFC">
            <w:pPr>
              <w:pBdr>
                <w:bottom w:val="double" w:sz="4" w:space="1" w:color="auto"/>
              </w:pBdr>
              <w:tabs>
                <w:tab w:val="decimal" w:pos="1177"/>
              </w:tabs>
              <w:spacing w:line="240" w:lineRule="atLeast"/>
              <w:ind w:right="-3"/>
              <w:rPr>
                <w:rFonts w:ascii="CordiaUPC" w:eastAsia="Times New Roman" w:hAnsi="CordiaUPC" w:cs="CordiaUPC"/>
                <w:b/>
                <w:bCs/>
                <w:sz w:val="26"/>
                <w:szCs w:val="26"/>
                <w:lang w:val="en-US" w:bidi="th-TH"/>
              </w:rPr>
            </w:pPr>
            <w:r w:rsidRPr="0051537A">
              <w:rPr>
                <w:rFonts w:ascii="CordiaUPC" w:eastAsia="Times New Roman" w:hAnsi="CordiaUPC" w:cs="CordiaUPC"/>
                <w:b/>
                <w:bCs/>
                <w:sz w:val="26"/>
                <w:szCs w:val="26"/>
                <w:lang w:val="en-US" w:eastAsia="x-none" w:bidi="th-TH"/>
              </w:rPr>
              <w:t>91,588,946,036</w:t>
            </w:r>
          </w:p>
        </w:tc>
        <w:tc>
          <w:tcPr>
            <w:tcW w:w="800" w:type="pct"/>
            <w:vAlign w:val="bottom"/>
          </w:tcPr>
          <w:p w14:paraId="7A5ED210" w14:textId="34328D93" w:rsidR="00515FFC" w:rsidRPr="00E82F14" w:rsidRDefault="00515FFC" w:rsidP="00515FFC">
            <w:pPr>
              <w:pBdr>
                <w:bottom w:val="double" w:sz="4" w:space="1" w:color="auto"/>
              </w:pBdr>
              <w:tabs>
                <w:tab w:val="decimal" w:pos="1177"/>
              </w:tabs>
              <w:spacing w:line="240" w:lineRule="atLeast"/>
              <w:ind w:right="-3"/>
              <w:rPr>
                <w:rFonts w:ascii="CordiaUPC" w:eastAsia="Times New Roman" w:hAnsi="CordiaUPC" w:cs="CordiaUPC"/>
                <w:b/>
                <w:bCs/>
                <w:sz w:val="26"/>
                <w:szCs w:val="26"/>
                <w:lang w:val="en-US" w:bidi="th-TH"/>
              </w:rPr>
            </w:pPr>
            <w:r w:rsidRPr="0051537A">
              <w:rPr>
                <w:rFonts w:ascii="CordiaUPC" w:eastAsia="Times New Roman" w:hAnsi="CordiaUPC" w:cs="CordiaUPC"/>
                <w:b/>
                <w:bCs/>
                <w:sz w:val="26"/>
                <w:szCs w:val="26"/>
                <w:lang w:val="en-US" w:eastAsia="x-none" w:bidi="th-TH"/>
              </w:rPr>
              <w:t>43,321,601,048</w:t>
            </w:r>
          </w:p>
        </w:tc>
        <w:tc>
          <w:tcPr>
            <w:tcW w:w="800" w:type="pct"/>
            <w:vAlign w:val="bottom"/>
          </w:tcPr>
          <w:p w14:paraId="22ADA740" w14:textId="126E05A4" w:rsidR="00515FFC" w:rsidRPr="00E82F14" w:rsidRDefault="00515FFC" w:rsidP="00515FFC">
            <w:pPr>
              <w:pBdr>
                <w:bottom w:val="double" w:sz="4" w:space="1" w:color="auto"/>
              </w:pBdr>
              <w:tabs>
                <w:tab w:val="decimal" w:pos="1177"/>
              </w:tabs>
              <w:spacing w:line="240" w:lineRule="atLeast"/>
              <w:ind w:right="-3"/>
              <w:rPr>
                <w:rFonts w:ascii="CordiaUPC" w:eastAsia="Times New Roman" w:hAnsi="CordiaUPC" w:cs="CordiaUPC"/>
                <w:b/>
                <w:bCs/>
                <w:sz w:val="26"/>
                <w:szCs w:val="26"/>
                <w:lang w:val="en-US" w:bidi="th-TH"/>
              </w:rPr>
            </w:pPr>
            <w:r w:rsidRPr="0051537A">
              <w:rPr>
                <w:rFonts w:ascii="CordiaUPC" w:eastAsia="Times New Roman" w:hAnsi="CordiaUPC" w:cs="CordiaUPC"/>
                <w:b/>
                <w:bCs/>
                <w:sz w:val="26"/>
                <w:szCs w:val="26"/>
                <w:lang w:val="en-US" w:bidi="th-TH"/>
              </w:rPr>
              <w:t>163,027,681</w:t>
            </w:r>
          </w:p>
        </w:tc>
      </w:tr>
    </w:tbl>
    <w:p w14:paraId="7CA1F022" w14:textId="77777777" w:rsidR="00A77C3F" w:rsidRDefault="00A77C3F" w:rsidP="0014164A">
      <w:pPr>
        <w:pStyle w:val="BodyText"/>
        <w:tabs>
          <w:tab w:val="left" w:pos="540"/>
        </w:tabs>
        <w:spacing w:after="0"/>
        <w:rPr>
          <w:rFonts w:ascii="CordiaUPC" w:hAnsi="CordiaUPC" w:cs="CordiaUPC"/>
          <w:b/>
          <w:bCs/>
          <w:sz w:val="28"/>
          <w:szCs w:val="28"/>
        </w:rPr>
      </w:pPr>
    </w:p>
    <w:p w14:paraId="329BD8F0" w14:textId="0CF3B636" w:rsidR="0014164A" w:rsidRPr="00E44283" w:rsidRDefault="0014164A" w:rsidP="0014164A">
      <w:pPr>
        <w:pStyle w:val="BodyText"/>
        <w:tabs>
          <w:tab w:val="left" w:pos="540"/>
        </w:tabs>
        <w:spacing w:after="0"/>
        <w:rPr>
          <w:rFonts w:ascii="CordiaUPC" w:hAnsi="CordiaUPC" w:cs="CordiaUPC"/>
          <w:bCs/>
          <w:color w:val="0000FF"/>
          <w:sz w:val="28"/>
          <w:szCs w:val="28"/>
          <w:u w:val="single"/>
          <w:lang w:val="en-US" w:bidi="th-TH"/>
        </w:rPr>
      </w:pPr>
      <w:r w:rsidRPr="00E44283">
        <w:rPr>
          <w:rFonts w:ascii="CordiaUPC" w:hAnsi="CordiaUPC" w:cs="CordiaUPC" w:hint="cs"/>
          <w:b/>
          <w:bCs/>
          <w:sz w:val="28"/>
          <w:szCs w:val="28"/>
        </w:rPr>
        <w:t>3</w:t>
      </w:r>
      <w:r w:rsidR="00731A60">
        <w:rPr>
          <w:rFonts w:ascii="CordiaUPC" w:hAnsi="CordiaUPC" w:cs="CordiaUPC"/>
          <w:b/>
          <w:bCs/>
          <w:sz w:val="28"/>
          <w:szCs w:val="28"/>
        </w:rPr>
        <w:t>0</w:t>
      </w:r>
      <w:r w:rsidRPr="00E44283">
        <w:rPr>
          <w:rFonts w:ascii="CordiaUPC" w:hAnsi="CordiaUPC" w:cs="CordiaUPC" w:hint="cs"/>
          <w:b/>
          <w:bCs/>
          <w:sz w:val="28"/>
          <w:szCs w:val="28"/>
        </w:rPr>
        <w:tab/>
        <w:t xml:space="preserve">Share capital   </w:t>
      </w:r>
    </w:p>
    <w:p w14:paraId="1FDE4FC6" w14:textId="77777777" w:rsidR="0014164A" w:rsidRPr="00E44283" w:rsidRDefault="0014164A" w:rsidP="00384F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80" w:lineRule="exact"/>
        <w:ind w:left="360"/>
        <w:rPr>
          <w:rFonts w:ascii="CordiaUPC" w:hAnsi="CordiaUPC" w:cs="CordiaUPC"/>
          <w:sz w:val="30"/>
          <w:szCs w:val="30"/>
          <w:lang w:val="en-US" w:bidi="th-TH"/>
        </w:rPr>
      </w:pPr>
    </w:p>
    <w:tbl>
      <w:tblPr>
        <w:tblW w:w="9360" w:type="dxa"/>
        <w:jc w:val="right"/>
        <w:tblLayout w:type="fixed"/>
        <w:tblCellMar>
          <w:left w:w="79" w:type="dxa"/>
          <w:right w:w="79" w:type="dxa"/>
        </w:tblCellMar>
        <w:tblLook w:val="0000" w:firstRow="0" w:lastRow="0" w:firstColumn="0" w:lastColumn="0" w:noHBand="0" w:noVBand="0"/>
      </w:tblPr>
      <w:tblGrid>
        <w:gridCol w:w="3690"/>
        <w:gridCol w:w="1170"/>
        <w:gridCol w:w="1023"/>
        <w:gridCol w:w="180"/>
        <w:gridCol w:w="957"/>
        <w:gridCol w:w="33"/>
        <w:gridCol w:w="147"/>
        <w:gridCol w:w="33"/>
        <w:gridCol w:w="990"/>
        <w:gridCol w:w="180"/>
        <w:gridCol w:w="957"/>
      </w:tblGrid>
      <w:tr w:rsidR="0014164A" w:rsidRPr="00E44283" w14:paraId="2DCC67D5" w14:textId="77777777" w:rsidTr="00BF7896">
        <w:trPr>
          <w:cantSplit/>
          <w:tblHeader/>
          <w:jc w:val="right"/>
        </w:trPr>
        <w:tc>
          <w:tcPr>
            <w:tcW w:w="3690" w:type="dxa"/>
            <w:shd w:val="clear" w:color="auto" w:fill="auto"/>
          </w:tcPr>
          <w:p w14:paraId="2EA71794"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5B404887"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44283">
              <w:rPr>
                <w:rFonts w:ascii="CordiaUPC" w:hAnsi="CordiaUPC" w:cs="CordiaUPC" w:hint="cs"/>
                <w:sz w:val="26"/>
                <w:szCs w:val="26"/>
                <w:lang w:val="en-US" w:bidi="th-TH"/>
              </w:rPr>
              <w:t>Par value</w:t>
            </w:r>
          </w:p>
        </w:tc>
        <w:tc>
          <w:tcPr>
            <w:tcW w:w="2160" w:type="dxa"/>
            <w:gridSpan w:val="3"/>
          </w:tcPr>
          <w:p w14:paraId="4C2B52FC" w14:textId="6DAF7448" w:rsidR="0014164A" w:rsidRPr="00E44283" w:rsidRDefault="00003E23"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Pr>
                <w:rFonts w:ascii="CordiaUPC" w:eastAsia="Times New Roman" w:hAnsi="CordiaUPC" w:cs="CordiaUPC"/>
                <w:sz w:val="26"/>
                <w:szCs w:val="26"/>
                <w:lang w:bidi="th-TH"/>
              </w:rPr>
              <w:t xml:space="preserve">30 June </w:t>
            </w:r>
            <w:r w:rsidR="0014164A" w:rsidRPr="00E44283">
              <w:rPr>
                <w:rFonts w:ascii="CordiaUPC" w:hAnsi="CordiaUPC" w:cs="CordiaUPC" w:hint="cs"/>
                <w:sz w:val="26"/>
                <w:szCs w:val="26"/>
                <w:lang w:val="en-US" w:bidi="th-TH"/>
              </w:rPr>
              <w:t>20</w:t>
            </w:r>
            <w:r w:rsidR="00CF6102" w:rsidRPr="00E44283">
              <w:rPr>
                <w:rFonts w:ascii="CordiaUPC" w:hAnsi="CordiaUPC" w:cs="CordiaUPC" w:hint="cs"/>
                <w:sz w:val="26"/>
                <w:szCs w:val="26"/>
                <w:lang w:val="en-US" w:bidi="th-TH"/>
              </w:rPr>
              <w:t>2</w:t>
            </w:r>
            <w:r>
              <w:rPr>
                <w:rFonts w:ascii="CordiaUPC" w:hAnsi="CordiaUPC" w:cs="CordiaUPC"/>
                <w:sz w:val="26"/>
                <w:szCs w:val="26"/>
                <w:lang w:val="en-US" w:bidi="th-TH"/>
              </w:rPr>
              <w:t>1</w:t>
            </w:r>
          </w:p>
        </w:tc>
        <w:tc>
          <w:tcPr>
            <w:tcW w:w="180" w:type="dxa"/>
            <w:gridSpan w:val="2"/>
          </w:tcPr>
          <w:p w14:paraId="351B75A0"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797C3A10" w14:textId="61E489E0" w:rsidR="0014164A" w:rsidRPr="00E44283" w:rsidRDefault="00003E23"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727B35">
              <w:rPr>
                <w:rFonts w:ascii="CordiaUPC" w:hAnsi="CordiaUPC" w:cs="CordiaUPC" w:hint="cs"/>
                <w:color w:val="000000"/>
                <w:sz w:val="26"/>
                <w:szCs w:val="26"/>
                <w:lang w:val="en-US" w:eastAsia="en-GB" w:bidi="th-TH"/>
              </w:rPr>
              <w:t>31 December</w:t>
            </w:r>
            <w:r w:rsidRPr="00E44283">
              <w:rPr>
                <w:rFonts w:ascii="CordiaUPC" w:hAnsi="CordiaUPC" w:cs="CordiaUPC" w:hint="cs"/>
                <w:sz w:val="26"/>
                <w:szCs w:val="26"/>
                <w:lang w:val="en-US" w:bidi="th-TH"/>
              </w:rPr>
              <w:t xml:space="preserve"> </w:t>
            </w:r>
            <w:r w:rsidR="0014164A" w:rsidRPr="00E44283">
              <w:rPr>
                <w:rFonts w:ascii="CordiaUPC" w:hAnsi="CordiaUPC" w:cs="CordiaUPC" w:hint="cs"/>
                <w:sz w:val="26"/>
                <w:szCs w:val="26"/>
                <w:lang w:val="en-US" w:bidi="th-TH"/>
              </w:rPr>
              <w:t>20</w:t>
            </w:r>
            <w:r>
              <w:rPr>
                <w:rFonts w:ascii="CordiaUPC" w:hAnsi="CordiaUPC" w:cs="CordiaUPC"/>
                <w:sz w:val="26"/>
                <w:szCs w:val="26"/>
                <w:lang w:val="en-US" w:bidi="th-TH"/>
              </w:rPr>
              <w:t>20</w:t>
            </w:r>
          </w:p>
        </w:tc>
      </w:tr>
      <w:tr w:rsidR="0014164A" w:rsidRPr="00E44283" w14:paraId="70EDAF88" w14:textId="77777777" w:rsidTr="00BF7896">
        <w:trPr>
          <w:cantSplit/>
          <w:tblHeader/>
          <w:jc w:val="right"/>
        </w:trPr>
        <w:tc>
          <w:tcPr>
            <w:tcW w:w="3690" w:type="dxa"/>
          </w:tcPr>
          <w:p w14:paraId="15B81F23" w14:textId="77777777" w:rsidR="0014164A" w:rsidRPr="00E44283" w:rsidRDefault="0014164A" w:rsidP="00E44283">
            <w:pPr>
              <w:tabs>
                <w:tab w:val="decimal" w:pos="765"/>
              </w:tabs>
              <w:spacing w:line="240" w:lineRule="exact"/>
              <w:jc w:val="center"/>
              <w:rPr>
                <w:rFonts w:ascii="CordiaUPC" w:hAnsi="CordiaUPC" w:cs="CordiaUPC"/>
                <w:sz w:val="26"/>
                <w:szCs w:val="26"/>
              </w:rPr>
            </w:pPr>
          </w:p>
        </w:tc>
        <w:tc>
          <w:tcPr>
            <w:tcW w:w="1170" w:type="dxa"/>
          </w:tcPr>
          <w:p w14:paraId="538F4380" w14:textId="77777777" w:rsidR="0014164A" w:rsidRPr="00E44283" w:rsidRDefault="0014164A" w:rsidP="00E44283">
            <w:pPr>
              <w:tabs>
                <w:tab w:val="decimal" w:pos="371"/>
              </w:tabs>
              <w:spacing w:line="240" w:lineRule="exact"/>
              <w:jc w:val="center"/>
              <w:rPr>
                <w:rFonts w:ascii="CordiaUPC" w:hAnsi="CordiaUPC" w:cs="CordiaUPC"/>
                <w:i/>
                <w:iCs/>
                <w:sz w:val="26"/>
                <w:szCs w:val="26"/>
              </w:rPr>
            </w:pPr>
            <w:r w:rsidRPr="00E44283">
              <w:rPr>
                <w:rFonts w:ascii="CordiaUPC" w:hAnsi="CordiaUPC" w:cs="CordiaUPC" w:hint="cs"/>
                <w:sz w:val="26"/>
                <w:szCs w:val="26"/>
              </w:rPr>
              <w:t>per share</w:t>
            </w:r>
          </w:p>
        </w:tc>
        <w:tc>
          <w:tcPr>
            <w:tcW w:w="1023" w:type="dxa"/>
          </w:tcPr>
          <w:p w14:paraId="3A1D71C6" w14:textId="77777777" w:rsidR="0014164A" w:rsidRPr="00E44283" w:rsidRDefault="0014164A"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Number</w:t>
            </w:r>
          </w:p>
        </w:tc>
        <w:tc>
          <w:tcPr>
            <w:tcW w:w="180" w:type="dxa"/>
          </w:tcPr>
          <w:p w14:paraId="16A27E77" w14:textId="77777777" w:rsidR="0014164A" w:rsidRPr="00E44283" w:rsidRDefault="0014164A" w:rsidP="00E44283">
            <w:pPr>
              <w:spacing w:line="240" w:lineRule="exact"/>
              <w:jc w:val="center"/>
              <w:rPr>
                <w:rFonts w:ascii="CordiaUPC" w:hAnsi="CordiaUPC" w:cs="CordiaUPC"/>
                <w:bCs/>
                <w:sz w:val="26"/>
                <w:szCs w:val="26"/>
              </w:rPr>
            </w:pPr>
          </w:p>
        </w:tc>
        <w:tc>
          <w:tcPr>
            <w:tcW w:w="957" w:type="dxa"/>
          </w:tcPr>
          <w:p w14:paraId="72DA6448" w14:textId="77777777" w:rsidR="0014164A" w:rsidRPr="00E44283" w:rsidRDefault="004B10C1"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Amount</w:t>
            </w:r>
          </w:p>
        </w:tc>
        <w:tc>
          <w:tcPr>
            <w:tcW w:w="213" w:type="dxa"/>
            <w:gridSpan w:val="3"/>
          </w:tcPr>
          <w:p w14:paraId="3F46222E" w14:textId="77777777" w:rsidR="0014164A" w:rsidRPr="00E44283" w:rsidRDefault="0014164A" w:rsidP="00E44283">
            <w:pPr>
              <w:spacing w:line="240" w:lineRule="exact"/>
              <w:jc w:val="center"/>
              <w:rPr>
                <w:rFonts w:ascii="CordiaUPC" w:hAnsi="CordiaUPC" w:cs="CordiaUPC"/>
                <w:bCs/>
                <w:sz w:val="26"/>
                <w:szCs w:val="26"/>
              </w:rPr>
            </w:pPr>
          </w:p>
        </w:tc>
        <w:tc>
          <w:tcPr>
            <w:tcW w:w="990" w:type="dxa"/>
          </w:tcPr>
          <w:p w14:paraId="009A1AA7" w14:textId="77777777" w:rsidR="0014164A" w:rsidRPr="00E44283" w:rsidRDefault="0014164A"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Number</w:t>
            </w:r>
          </w:p>
        </w:tc>
        <w:tc>
          <w:tcPr>
            <w:tcW w:w="180" w:type="dxa"/>
          </w:tcPr>
          <w:p w14:paraId="32FD2746" w14:textId="77777777" w:rsidR="0014164A" w:rsidRPr="00E44283" w:rsidRDefault="0014164A" w:rsidP="00E44283">
            <w:pPr>
              <w:spacing w:line="240" w:lineRule="exact"/>
              <w:jc w:val="center"/>
              <w:rPr>
                <w:rFonts w:ascii="CordiaUPC" w:hAnsi="CordiaUPC" w:cs="CordiaUPC"/>
                <w:bCs/>
                <w:sz w:val="26"/>
                <w:szCs w:val="26"/>
              </w:rPr>
            </w:pPr>
          </w:p>
        </w:tc>
        <w:tc>
          <w:tcPr>
            <w:tcW w:w="957" w:type="dxa"/>
          </w:tcPr>
          <w:p w14:paraId="34D88186" w14:textId="77777777" w:rsidR="0014164A" w:rsidRPr="00E44283" w:rsidRDefault="004B10C1" w:rsidP="00E44283">
            <w:pPr>
              <w:spacing w:line="240" w:lineRule="exact"/>
              <w:jc w:val="center"/>
              <w:rPr>
                <w:rFonts w:ascii="CordiaUPC" w:hAnsi="CordiaUPC" w:cs="CordiaUPC"/>
                <w:bCs/>
                <w:sz w:val="26"/>
                <w:szCs w:val="26"/>
              </w:rPr>
            </w:pPr>
            <w:r w:rsidRPr="00E44283">
              <w:rPr>
                <w:rFonts w:ascii="CordiaUPC" w:hAnsi="CordiaUPC" w:cs="CordiaUPC" w:hint="cs"/>
                <w:bCs/>
                <w:sz w:val="26"/>
                <w:szCs w:val="26"/>
              </w:rPr>
              <w:t>Amount</w:t>
            </w:r>
          </w:p>
        </w:tc>
      </w:tr>
      <w:tr w:rsidR="0014164A" w:rsidRPr="00E44283" w14:paraId="24395FCC" w14:textId="77777777" w:rsidTr="00BF7896">
        <w:trPr>
          <w:cantSplit/>
          <w:tblHeader/>
          <w:jc w:val="right"/>
        </w:trPr>
        <w:tc>
          <w:tcPr>
            <w:tcW w:w="3690" w:type="dxa"/>
          </w:tcPr>
          <w:p w14:paraId="6973DF4A" w14:textId="77777777" w:rsidR="0014164A" w:rsidRPr="00E44283" w:rsidRDefault="0014164A" w:rsidP="00E442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1D4A0B40" w14:textId="77777777" w:rsidR="0014164A" w:rsidRPr="00E44283" w:rsidRDefault="0014164A" w:rsidP="00E44283">
            <w:pPr>
              <w:tabs>
                <w:tab w:val="decimal" w:pos="371"/>
                <w:tab w:val="decimal" w:pos="765"/>
              </w:tabs>
              <w:spacing w:line="240" w:lineRule="exact"/>
              <w:jc w:val="center"/>
              <w:rPr>
                <w:rFonts w:ascii="CordiaUPC" w:hAnsi="CordiaUPC" w:cs="CordiaUPC"/>
                <w:i/>
                <w:iCs/>
                <w:sz w:val="26"/>
                <w:szCs w:val="26"/>
              </w:rPr>
            </w:pPr>
            <w:r w:rsidRPr="00E44283">
              <w:rPr>
                <w:rFonts w:ascii="CordiaUPC" w:hAnsi="CordiaUPC" w:cs="CordiaUPC" w:hint="cs"/>
                <w:i/>
                <w:iCs/>
                <w:sz w:val="26"/>
                <w:szCs w:val="26"/>
                <w:cs/>
                <w:lang w:bidi="th-TH"/>
              </w:rPr>
              <w:t>(</w:t>
            </w:r>
            <w:r w:rsidRPr="00E44283">
              <w:rPr>
                <w:rFonts w:ascii="CordiaUPC" w:hAnsi="CordiaUPC" w:cs="CordiaUPC" w:hint="cs"/>
                <w:i/>
                <w:iCs/>
                <w:sz w:val="26"/>
                <w:szCs w:val="26"/>
              </w:rPr>
              <w:t>in Baht</w:t>
            </w:r>
            <w:r w:rsidRPr="00E44283">
              <w:rPr>
                <w:rFonts w:ascii="CordiaUPC" w:hAnsi="CordiaUPC" w:cs="CordiaUPC" w:hint="cs"/>
                <w:i/>
                <w:iCs/>
                <w:sz w:val="26"/>
                <w:szCs w:val="26"/>
                <w:cs/>
                <w:lang w:bidi="th-TH"/>
              </w:rPr>
              <w:t>)</w:t>
            </w:r>
          </w:p>
        </w:tc>
        <w:tc>
          <w:tcPr>
            <w:tcW w:w="4500" w:type="dxa"/>
            <w:gridSpan w:val="9"/>
          </w:tcPr>
          <w:p w14:paraId="3C9E6945" w14:textId="77777777" w:rsidR="0014164A" w:rsidRPr="00E44283" w:rsidRDefault="0014164A" w:rsidP="00E44283">
            <w:pPr>
              <w:tabs>
                <w:tab w:val="decimal" w:pos="765"/>
              </w:tabs>
              <w:spacing w:line="240" w:lineRule="exact"/>
              <w:jc w:val="center"/>
              <w:rPr>
                <w:rFonts w:ascii="CordiaUPC" w:hAnsi="CordiaUPC" w:cs="CordiaUPC"/>
                <w:i/>
                <w:iCs/>
                <w:sz w:val="26"/>
                <w:szCs w:val="26"/>
              </w:rPr>
            </w:pPr>
            <w:r w:rsidRPr="00E44283">
              <w:rPr>
                <w:rFonts w:ascii="CordiaUPC" w:hAnsi="CordiaUPC" w:cs="CordiaUPC" w:hint="cs"/>
                <w:i/>
                <w:iCs/>
                <w:sz w:val="26"/>
                <w:szCs w:val="26"/>
                <w:cs/>
                <w:lang w:bidi="th-TH"/>
              </w:rPr>
              <w:t>(</w:t>
            </w:r>
            <w:r w:rsidRPr="00E44283">
              <w:rPr>
                <w:rFonts w:ascii="CordiaUPC" w:hAnsi="CordiaUPC" w:cs="CordiaUPC" w:hint="cs"/>
                <w:i/>
                <w:iCs/>
                <w:sz w:val="26"/>
                <w:szCs w:val="26"/>
              </w:rPr>
              <w:t xml:space="preserve">million shares </w:t>
            </w:r>
            <w:r w:rsidRPr="00E44283">
              <w:rPr>
                <w:rFonts w:ascii="CordiaUPC" w:hAnsi="CordiaUPC" w:cs="CordiaUPC" w:hint="cs"/>
                <w:i/>
                <w:iCs/>
                <w:sz w:val="26"/>
                <w:szCs w:val="26"/>
                <w:cs/>
                <w:lang w:bidi="th-TH"/>
              </w:rPr>
              <w:t xml:space="preserve">/ </w:t>
            </w:r>
            <w:r w:rsidRPr="00E44283">
              <w:rPr>
                <w:rFonts w:ascii="CordiaUPC" w:hAnsi="CordiaUPC" w:cs="CordiaUPC" w:hint="cs"/>
                <w:i/>
                <w:iCs/>
                <w:sz w:val="26"/>
                <w:szCs w:val="26"/>
              </w:rPr>
              <w:t>million Baht</w:t>
            </w:r>
            <w:r w:rsidRPr="00E44283">
              <w:rPr>
                <w:rFonts w:ascii="CordiaUPC" w:hAnsi="CordiaUPC" w:cs="CordiaUPC" w:hint="cs"/>
                <w:i/>
                <w:iCs/>
                <w:sz w:val="26"/>
                <w:szCs w:val="26"/>
                <w:cs/>
                <w:lang w:bidi="th-TH"/>
              </w:rPr>
              <w:t>)</w:t>
            </w:r>
          </w:p>
        </w:tc>
      </w:tr>
      <w:tr w:rsidR="00F310BF" w:rsidRPr="00E44283" w14:paraId="34ECA3CE" w14:textId="77777777" w:rsidTr="00003E23">
        <w:trPr>
          <w:cantSplit/>
          <w:jc w:val="right"/>
        </w:trPr>
        <w:tc>
          <w:tcPr>
            <w:tcW w:w="3690" w:type="dxa"/>
          </w:tcPr>
          <w:p w14:paraId="481CE5E2" w14:textId="50A28D8D" w:rsidR="00F310BF" w:rsidRPr="00003E23" w:rsidRDefault="00F310BF" w:rsidP="00F310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proofErr w:type="spellStart"/>
            <w:r w:rsidRPr="00003E23">
              <w:rPr>
                <w:rFonts w:ascii="CordiaUPC" w:hAnsi="CordiaUPC" w:cs="CordiaUPC" w:hint="cs"/>
                <w:b/>
                <w:bCs/>
                <w:sz w:val="26"/>
                <w:szCs w:val="26"/>
                <w:lang w:val="en-US" w:bidi="th-TH"/>
              </w:rPr>
              <w:t>Authorised</w:t>
            </w:r>
            <w:proofErr w:type="spellEnd"/>
            <w:r w:rsidRPr="00003E23">
              <w:rPr>
                <w:rFonts w:ascii="CordiaUPC" w:hAnsi="CordiaUPC" w:cs="CordiaUPC" w:hint="cs"/>
                <w:b/>
                <w:bCs/>
                <w:sz w:val="26"/>
                <w:szCs w:val="26"/>
                <w:lang w:val="en-US" w:bidi="th-TH"/>
              </w:rPr>
              <w:t xml:space="preserve"> shares at 30 June /</w:t>
            </w:r>
            <w:r w:rsidRPr="00003E23">
              <w:rPr>
                <w:rFonts w:ascii="CordiaUPC" w:hAnsi="CordiaUPC" w:cs="CordiaUPC" w:hint="cs"/>
                <w:b/>
                <w:bCs/>
                <w:sz w:val="26"/>
                <w:szCs w:val="26"/>
                <w:lang w:val="en-US" w:bidi="th-TH"/>
              </w:rPr>
              <w:br/>
              <w:t>31 December</w:t>
            </w:r>
          </w:p>
        </w:tc>
        <w:tc>
          <w:tcPr>
            <w:tcW w:w="1170" w:type="dxa"/>
            <w:vAlign w:val="bottom"/>
          </w:tcPr>
          <w:p w14:paraId="17ABE19A" w14:textId="77777777" w:rsidR="00F310BF" w:rsidRPr="00E44283" w:rsidRDefault="00F310BF" w:rsidP="00F310BF">
            <w:pPr>
              <w:tabs>
                <w:tab w:val="decimal" w:pos="371"/>
                <w:tab w:val="decimal" w:pos="731"/>
              </w:tabs>
              <w:spacing w:line="240" w:lineRule="exact"/>
              <w:ind w:right="11"/>
              <w:jc w:val="center"/>
              <w:rPr>
                <w:rFonts w:ascii="CordiaUPC" w:hAnsi="CordiaUPC" w:cs="CordiaUPC"/>
                <w:b/>
                <w:bCs/>
                <w:sz w:val="26"/>
                <w:szCs w:val="26"/>
              </w:rPr>
            </w:pPr>
            <w:r w:rsidRPr="00E44283">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37FA83E6" w14:textId="23B3B61B" w:rsidR="00F310BF" w:rsidRPr="009473E3" w:rsidRDefault="007F5DF5" w:rsidP="00F310BF">
            <w:pPr>
              <w:tabs>
                <w:tab w:val="decimal" w:pos="731"/>
              </w:tabs>
              <w:spacing w:line="240" w:lineRule="exact"/>
              <w:ind w:right="11"/>
              <w:rPr>
                <w:rFonts w:ascii="CordiaUPC" w:hAnsi="CordiaUPC" w:cs="CordiaUPC"/>
                <w:b/>
                <w:bCs/>
                <w:sz w:val="26"/>
                <w:szCs w:val="26"/>
              </w:rPr>
            </w:pPr>
            <w:r w:rsidRPr="009473E3">
              <w:rPr>
                <w:rFonts w:ascii="CordiaUPC" w:hAnsi="CordiaUPC" w:cs="CordiaUPC"/>
                <w:b/>
                <w:bCs/>
                <w:sz w:val="26"/>
                <w:szCs w:val="26"/>
              </w:rPr>
              <w:t>96,864</w:t>
            </w:r>
          </w:p>
        </w:tc>
        <w:tc>
          <w:tcPr>
            <w:tcW w:w="180" w:type="dxa"/>
            <w:vAlign w:val="bottom"/>
          </w:tcPr>
          <w:p w14:paraId="20A2D5D0" w14:textId="77777777" w:rsidR="00F310BF" w:rsidRPr="009473E3" w:rsidRDefault="00F310BF" w:rsidP="00F310BF">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21F15C70" w14:textId="7C3E5AC2" w:rsidR="00F310BF" w:rsidRPr="009473E3" w:rsidRDefault="007F5DF5" w:rsidP="00F310BF">
            <w:pPr>
              <w:tabs>
                <w:tab w:val="decimal" w:pos="731"/>
              </w:tabs>
              <w:spacing w:line="240" w:lineRule="exact"/>
              <w:ind w:right="11"/>
              <w:rPr>
                <w:rFonts w:ascii="CordiaUPC" w:hAnsi="CordiaUPC" w:cs="CordiaUPC"/>
                <w:b/>
                <w:bCs/>
                <w:sz w:val="26"/>
                <w:szCs w:val="26"/>
              </w:rPr>
            </w:pPr>
            <w:r w:rsidRPr="009473E3">
              <w:rPr>
                <w:rFonts w:ascii="CordiaUPC" w:hAnsi="CordiaUPC" w:cs="CordiaUPC"/>
                <w:b/>
                <w:bCs/>
                <w:sz w:val="26"/>
                <w:szCs w:val="26"/>
              </w:rPr>
              <w:t>92,021</w:t>
            </w:r>
          </w:p>
        </w:tc>
        <w:tc>
          <w:tcPr>
            <w:tcW w:w="180" w:type="dxa"/>
            <w:gridSpan w:val="2"/>
            <w:vAlign w:val="bottom"/>
          </w:tcPr>
          <w:p w14:paraId="4374004A" w14:textId="77777777" w:rsidR="00F310BF" w:rsidRPr="00E44283" w:rsidRDefault="00F310BF" w:rsidP="00F310BF">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543BFB49" w14:textId="69BDE8F5" w:rsidR="00F310BF" w:rsidRPr="00E44283" w:rsidRDefault="00F310BF" w:rsidP="00F310BF">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106,224</w:t>
            </w:r>
          </w:p>
        </w:tc>
        <w:tc>
          <w:tcPr>
            <w:tcW w:w="180" w:type="dxa"/>
            <w:vAlign w:val="bottom"/>
          </w:tcPr>
          <w:p w14:paraId="1C2408A5" w14:textId="77777777" w:rsidR="00F310BF" w:rsidRPr="00E44283" w:rsidRDefault="00F310BF" w:rsidP="00F310BF">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2D6C75B6" w14:textId="2EE26F3D" w:rsidR="00F310BF" w:rsidRPr="00E44283" w:rsidRDefault="00F310BF" w:rsidP="00F310BF">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100,912</w:t>
            </w:r>
          </w:p>
        </w:tc>
      </w:tr>
      <w:tr w:rsidR="00F310BF" w:rsidRPr="00E44283" w14:paraId="542FD2AD" w14:textId="77777777" w:rsidTr="00BF7896">
        <w:trPr>
          <w:cantSplit/>
          <w:jc w:val="right"/>
        </w:trPr>
        <w:tc>
          <w:tcPr>
            <w:tcW w:w="3690" w:type="dxa"/>
          </w:tcPr>
          <w:p w14:paraId="42BF7D4D" w14:textId="77777777" w:rsidR="00F310BF" w:rsidRPr="00003E23" w:rsidRDefault="00F310BF" w:rsidP="00F310BF">
            <w:pPr>
              <w:spacing w:line="240" w:lineRule="exact"/>
              <w:rPr>
                <w:rFonts w:ascii="CordiaUPC" w:hAnsi="CordiaUPC" w:cs="CordiaUPC"/>
                <w:b/>
                <w:bCs/>
                <w:i/>
                <w:iCs/>
                <w:sz w:val="26"/>
                <w:szCs w:val="26"/>
                <w:lang w:val="en-US" w:bidi="th-TH"/>
              </w:rPr>
            </w:pPr>
          </w:p>
        </w:tc>
        <w:tc>
          <w:tcPr>
            <w:tcW w:w="1170" w:type="dxa"/>
          </w:tcPr>
          <w:p w14:paraId="4736D4CB" w14:textId="77777777" w:rsidR="00F310BF" w:rsidRPr="00E44283" w:rsidRDefault="00F310BF" w:rsidP="00F310BF">
            <w:pPr>
              <w:tabs>
                <w:tab w:val="decimal" w:pos="371"/>
                <w:tab w:val="decimal" w:pos="731"/>
              </w:tabs>
              <w:spacing w:line="240" w:lineRule="exact"/>
              <w:ind w:right="11"/>
              <w:jc w:val="center"/>
              <w:rPr>
                <w:rFonts w:ascii="CordiaUPC" w:hAnsi="CordiaUPC" w:cs="CordiaUPC"/>
                <w:sz w:val="26"/>
                <w:szCs w:val="26"/>
              </w:rPr>
            </w:pPr>
          </w:p>
        </w:tc>
        <w:tc>
          <w:tcPr>
            <w:tcW w:w="1023" w:type="dxa"/>
          </w:tcPr>
          <w:p w14:paraId="1D8E3B6D"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tcPr>
          <w:p w14:paraId="748A899B"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gridSpan w:val="2"/>
          </w:tcPr>
          <w:p w14:paraId="01CDE451"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gridSpan w:val="2"/>
          </w:tcPr>
          <w:p w14:paraId="52BCA535"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tcPr>
          <w:p w14:paraId="2A1ABB6C"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tcPr>
          <w:p w14:paraId="5E94EE8E"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57" w:type="dxa"/>
          </w:tcPr>
          <w:p w14:paraId="1290B300" w14:textId="77777777" w:rsidR="00F310BF" w:rsidRPr="00E44283" w:rsidRDefault="00F310BF" w:rsidP="00F310BF">
            <w:pPr>
              <w:tabs>
                <w:tab w:val="decimal" w:pos="731"/>
              </w:tabs>
              <w:spacing w:line="240" w:lineRule="exact"/>
              <w:ind w:right="11"/>
              <w:rPr>
                <w:rFonts w:ascii="CordiaUPC" w:hAnsi="CordiaUPC" w:cs="CordiaUPC"/>
                <w:sz w:val="26"/>
                <w:szCs w:val="26"/>
              </w:rPr>
            </w:pPr>
          </w:p>
        </w:tc>
      </w:tr>
      <w:tr w:rsidR="00F310BF" w:rsidRPr="00E44283" w14:paraId="453BFD1F" w14:textId="77777777" w:rsidTr="00BF7896">
        <w:trPr>
          <w:cantSplit/>
          <w:jc w:val="right"/>
        </w:trPr>
        <w:tc>
          <w:tcPr>
            <w:tcW w:w="3690" w:type="dxa"/>
          </w:tcPr>
          <w:p w14:paraId="552B6D9E" w14:textId="77777777" w:rsidR="00F310BF" w:rsidRPr="00003E23" w:rsidRDefault="00F310BF" w:rsidP="00F310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03E23">
              <w:rPr>
                <w:rFonts w:ascii="CordiaUPC" w:hAnsi="CordiaUPC" w:cs="CordiaUPC" w:hint="cs"/>
                <w:b/>
                <w:bCs/>
                <w:i/>
                <w:iCs/>
                <w:sz w:val="26"/>
                <w:szCs w:val="26"/>
                <w:lang w:val="en-US" w:bidi="th-TH"/>
              </w:rPr>
              <w:t>Issued and paid</w:t>
            </w:r>
            <w:r w:rsidRPr="00003E23">
              <w:rPr>
                <w:rFonts w:ascii="CordiaUPC" w:hAnsi="CordiaUPC" w:cs="CordiaUPC" w:hint="cs"/>
                <w:b/>
                <w:bCs/>
                <w:i/>
                <w:iCs/>
                <w:sz w:val="26"/>
                <w:szCs w:val="26"/>
                <w:cs/>
                <w:lang w:val="en-US" w:bidi="th-TH"/>
              </w:rPr>
              <w:t>-</w:t>
            </w:r>
            <w:r w:rsidRPr="00003E23">
              <w:rPr>
                <w:rFonts w:ascii="CordiaUPC" w:hAnsi="CordiaUPC" w:cs="CordiaUPC" w:hint="cs"/>
                <w:b/>
                <w:bCs/>
                <w:i/>
                <w:iCs/>
                <w:sz w:val="26"/>
                <w:szCs w:val="26"/>
                <w:lang w:val="en-US" w:bidi="th-TH"/>
              </w:rPr>
              <w:t>up</w:t>
            </w:r>
          </w:p>
        </w:tc>
        <w:tc>
          <w:tcPr>
            <w:tcW w:w="1170" w:type="dxa"/>
          </w:tcPr>
          <w:p w14:paraId="7E192062" w14:textId="77777777" w:rsidR="00F310BF" w:rsidRPr="00E44283" w:rsidRDefault="00F310BF" w:rsidP="00F310BF">
            <w:pPr>
              <w:tabs>
                <w:tab w:val="decimal" w:pos="371"/>
                <w:tab w:val="decimal" w:pos="731"/>
              </w:tabs>
              <w:spacing w:line="240" w:lineRule="exact"/>
              <w:ind w:right="11"/>
              <w:jc w:val="center"/>
              <w:rPr>
                <w:rFonts w:ascii="CordiaUPC" w:hAnsi="CordiaUPC" w:cs="CordiaUPC"/>
                <w:sz w:val="26"/>
                <w:szCs w:val="26"/>
              </w:rPr>
            </w:pPr>
          </w:p>
        </w:tc>
        <w:tc>
          <w:tcPr>
            <w:tcW w:w="1023" w:type="dxa"/>
          </w:tcPr>
          <w:p w14:paraId="24FC5593"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tcPr>
          <w:p w14:paraId="7F6BB98C"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gridSpan w:val="2"/>
          </w:tcPr>
          <w:p w14:paraId="62BA2532"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gridSpan w:val="2"/>
          </w:tcPr>
          <w:p w14:paraId="1A31DA64"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tcPr>
          <w:p w14:paraId="0593DF09"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tcPr>
          <w:p w14:paraId="14E0124C"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57" w:type="dxa"/>
          </w:tcPr>
          <w:p w14:paraId="732A9FA9" w14:textId="77777777" w:rsidR="00F310BF" w:rsidRPr="00E44283" w:rsidRDefault="00F310BF" w:rsidP="00F310BF">
            <w:pPr>
              <w:tabs>
                <w:tab w:val="decimal" w:pos="731"/>
              </w:tabs>
              <w:spacing w:line="240" w:lineRule="exact"/>
              <w:ind w:right="11"/>
              <w:rPr>
                <w:rFonts w:ascii="CordiaUPC" w:hAnsi="CordiaUPC" w:cs="CordiaUPC"/>
                <w:sz w:val="26"/>
                <w:szCs w:val="26"/>
              </w:rPr>
            </w:pPr>
          </w:p>
        </w:tc>
      </w:tr>
      <w:tr w:rsidR="00F310BF" w:rsidRPr="00E44283" w14:paraId="26FA7B2A" w14:textId="77777777" w:rsidTr="00BF7896">
        <w:trPr>
          <w:cantSplit/>
          <w:jc w:val="right"/>
        </w:trPr>
        <w:tc>
          <w:tcPr>
            <w:tcW w:w="3690" w:type="dxa"/>
          </w:tcPr>
          <w:p w14:paraId="296A694D" w14:textId="77777777" w:rsidR="00F310BF" w:rsidRPr="00003E23" w:rsidRDefault="00F310BF" w:rsidP="00F310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003E23">
              <w:rPr>
                <w:rFonts w:ascii="CordiaUPC" w:hAnsi="CordiaUPC" w:cs="CordiaUPC" w:hint="cs"/>
                <w:sz w:val="26"/>
                <w:szCs w:val="26"/>
                <w:lang w:val="en-US" w:bidi="th-TH"/>
              </w:rPr>
              <w:t>At 1 January</w:t>
            </w:r>
          </w:p>
        </w:tc>
        <w:tc>
          <w:tcPr>
            <w:tcW w:w="1170" w:type="dxa"/>
          </w:tcPr>
          <w:p w14:paraId="72567D0C" w14:textId="77777777" w:rsidR="00F310BF" w:rsidRPr="00E44283" w:rsidRDefault="00F310BF" w:rsidP="00F310BF">
            <w:pPr>
              <w:tabs>
                <w:tab w:val="decimal" w:pos="371"/>
                <w:tab w:val="decimal" w:pos="731"/>
              </w:tabs>
              <w:spacing w:line="240" w:lineRule="exact"/>
              <w:ind w:right="11"/>
              <w:jc w:val="center"/>
              <w:rPr>
                <w:rFonts w:ascii="CordiaUPC" w:hAnsi="CordiaUPC" w:cs="CordiaUPC"/>
                <w:sz w:val="26"/>
                <w:szCs w:val="26"/>
              </w:rPr>
            </w:pPr>
          </w:p>
        </w:tc>
        <w:tc>
          <w:tcPr>
            <w:tcW w:w="1023" w:type="dxa"/>
          </w:tcPr>
          <w:p w14:paraId="7B081989"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tcPr>
          <w:p w14:paraId="00C8976E"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gridSpan w:val="2"/>
          </w:tcPr>
          <w:p w14:paraId="2A6617C7"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gridSpan w:val="2"/>
          </w:tcPr>
          <w:p w14:paraId="29AAE558"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tcPr>
          <w:p w14:paraId="1C2D1ADA"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tcPr>
          <w:p w14:paraId="096BF008"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57" w:type="dxa"/>
          </w:tcPr>
          <w:p w14:paraId="0CE42209" w14:textId="77777777" w:rsidR="00F310BF" w:rsidRPr="00E44283" w:rsidRDefault="00F310BF" w:rsidP="00F310BF">
            <w:pPr>
              <w:tabs>
                <w:tab w:val="decimal" w:pos="731"/>
              </w:tabs>
              <w:spacing w:line="240" w:lineRule="exact"/>
              <w:ind w:right="11"/>
              <w:rPr>
                <w:rFonts w:ascii="CordiaUPC" w:hAnsi="CordiaUPC" w:cs="CordiaUPC"/>
                <w:sz w:val="26"/>
                <w:szCs w:val="26"/>
              </w:rPr>
            </w:pPr>
          </w:p>
        </w:tc>
      </w:tr>
      <w:tr w:rsidR="00F310BF" w:rsidRPr="00E44283" w14:paraId="32FC908E" w14:textId="77777777" w:rsidTr="00BF7896">
        <w:trPr>
          <w:cantSplit/>
          <w:jc w:val="right"/>
        </w:trPr>
        <w:tc>
          <w:tcPr>
            <w:tcW w:w="3690" w:type="dxa"/>
          </w:tcPr>
          <w:p w14:paraId="7253CBD1" w14:textId="77777777" w:rsidR="00F310BF" w:rsidRPr="00003E23" w:rsidRDefault="00F310BF" w:rsidP="00F310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03E23">
              <w:rPr>
                <w:rFonts w:ascii="CordiaUPC" w:hAnsi="CordiaUPC" w:cs="CordiaUPC" w:hint="cs"/>
                <w:sz w:val="26"/>
                <w:szCs w:val="26"/>
                <w:cs/>
                <w:lang w:val="en-US" w:bidi="th-TH"/>
              </w:rPr>
              <w:t xml:space="preserve">- </w:t>
            </w:r>
            <w:r w:rsidRPr="00003E23">
              <w:rPr>
                <w:rFonts w:ascii="CordiaUPC" w:hAnsi="CordiaUPC" w:cs="CordiaUPC" w:hint="cs"/>
                <w:sz w:val="26"/>
                <w:szCs w:val="26"/>
                <w:lang w:val="en-US" w:bidi="th-TH"/>
              </w:rPr>
              <w:t>ordinary shares</w:t>
            </w:r>
          </w:p>
        </w:tc>
        <w:tc>
          <w:tcPr>
            <w:tcW w:w="1170" w:type="dxa"/>
          </w:tcPr>
          <w:p w14:paraId="13BEF30C" w14:textId="77777777" w:rsidR="00F310BF" w:rsidRPr="00E44283" w:rsidRDefault="00F310BF" w:rsidP="00F310BF">
            <w:pPr>
              <w:tabs>
                <w:tab w:val="decimal" w:pos="371"/>
                <w:tab w:val="decimal" w:pos="731"/>
              </w:tabs>
              <w:spacing w:line="240" w:lineRule="exact"/>
              <w:ind w:right="11"/>
              <w:jc w:val="center"/>
              <w:rPr>
                <w:rFonts w:ascii="CordiaUPC" w:hAnsi="CordiaUPC" w:cs="CordiaUPC"/>
                <w:sz w:val="26"/>
                <w:szCs w:val="26"/>
              </w:rPr>
            </w:pPr>
            <w:r w:rsidRPr="00E44283">
              <w:rPr>
                <w:rFonts w:ascii="CordiaUPC" w:hAnsi="CordiaUPC" w:cs="CordiaUPC" w:hint="cs"/>
                <w:sz w:val="26"/>
                <w:szCs w:val="26"/>
              </w:rPr>
              <w:t>0.95</w:t>
            </w:r>
          </w:p>
        </w:tc>
        <w:tc>
          <w:tcPr>
            <w:tcW w:w="1023" w:type="dxa"/>
          </w:tcPr>
          <w:p w14:paraId="1F7ED4A0" w14:textId="158B61A0" w:rsidR="00F310BF" w:rsidRPr="00E44283" w:rsidRDefault="007B4CAD" w:rsidP="00F310BF">
            <w:pPr>
              <w:tabs>
                <w:tab w:val="decimal" w:pos="731"/>
              </w:tabs>
              <w:spacing w:line="240" w:lineRule="exact"/>
              <w:ind w:right="11"/>
              <w:rPr>
                <w:rFonts w:ascii="CordiaUPC" w:hAnsi="CordiaUPC" w:cs="CordiaUPC"/>
                <w:sz w:val="26"/>
                <w:szCs w:val="26"/>
              </w:rPr>
            </w:pPr>
            <w:r>
              <w:rPr>
                <w:rFonts w:ascii="CordiaUPC" w:hAnsi="CordiaUPC" w:cs="CordiaUPC"/>
                <w:sz w:val="26"/>
                <w:szCs w:val="26"/>
              </w:rPr>
              <w:t>96,409</w:t>
            </w:r>
          </w:p>
        </w:tc>
        <w:tc>
          <w:tcPr>
            <w:tcW w:w="180" w:type="dxa"/>
          </w:tcPr>
          <w:p w14:paraId="5FAFB99E"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gridSpan w:val="2"/>
          </w:tcPr>
          <w:p w14:paraId="7370C4C7" w14:textId="384FFA37" w:rsidR="00F310BF" w:rsidRPr="00E44283" w:rsidRDefault="007B4CAD" w:rsidP="00F310BF">
            <w:pPr>
              <w:tabs>
                <w:tab w:val="decimal" w:pos="731"/>
              </w:tabs>
              <w:spacing w:line="240" w:lineRule="exact"/>
              <w:ind w:right="11"/>
              <w:rPr>
                <w:rFonts w:ascii="CordiaUPC" w:hAnsi="CordiaUPC" w:cs="CordiaUPC"/>
                <w:sz w:val="26"/>
                <w:szCs w:val="26"/>
              </w:rPr>
            </w:pPr>
            <w:r>
              <w:rPr>
                <w:rFonts w:ascii="CordiaUPC" w:hAnsi="CordiaUPC" w:cs="CordiaUPC"/>
                <w:sz w:val="26"/>
                <w:szCs w:val="26"/>
              </w:rPr>
              <w:t>91,589</w:t>
            </w:r>
          </w:p>
        </w:tc>
        <w:tc>
          <w:tcPr>
            <w:tcW w:w="180" w:type="dxa"/>
            <w:gridSpan w:val="2"/>
          </w:tcPr>
          <w:p w14:paraId="4839F317"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tcPr>
          <w:p w14:paraId="722F894D" w14:textId="00E2110A" w:rsidR="00F310BF" w:rsidRPr="00E44283" w:rsidRDefault="00F310BF" w:rsidP="00F310BF">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96,359</w:t>
            </w:r>
          </w:p>
        </w:tc>
        <w:tc>
          <w:tcPr>
            <w:tcW w:w="180" w:type="dxa"/>
          </w:tcPr>
          <w:p w14:paraId="24B347E9"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57" w:type="dxa"/>
          </w:tcPr>
          <w:p w14:paraId="0CDA6FB8" w14:textId="533C53CF" w:rsidR="00F310BF" w:rsidRPr="00E44283" w:rsidRDefault="00F310BF" w:rsidP="00F310BF">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91,541</w:t>
            </w:r>
          </w:p>
        </w:tc>
      </w:tr>
      <w:tr w:rsidR="00F310BF" w:rsidRPr="00E44283" w14:paraId="018AD216" w14:textId="77777777" w:rsidTr="00003E23">
        <w:trPr>
          <w:cantSplit/>
          <w:jc w:val="right"/>
        </w:trPr>
        <w:tc>
          <w:tcPr>
            <w:tcW w:w="3690" w:type="dxa"/>
          </w:tcPr>
          <w:p w14:paraId="1E425F98" w14:textId="77777777" w:rsidR="00F310BF" w:rsidRPr="00003E23" w:rsidRDefault="00F310BF" w:rsidP="00F310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03E23">
              <w:rPr>
                <w:rFonts w:ascii="CordiaUPC" w:hAnsi="CordiaUPC" w:cs="CordiaUPC" w:hint="cs"/>
                <w:sz w:val="26"/>
                <w:szCs w:val="26"/>
                <w:lang w:val="en-US" w:bidi="th-TH"/>
              </w:rPr>
              <w:t>Issue of new shares</w:t>
            </w:r>
          </w:p>
        </w:tc>
        <w:tc>
          <w:tcPr>
            <w:tcW w:w="1170" w:type="dxa"/>
          </w:tcPr>
          <w:p w14:paraId="735A130C" w14:textId="77777777" w:rsidR="00F310BF" w:rsidRPr="00E44283" w:rsidRDefault="00F310BF" w:rsidP="00F310BF">
            <w:pPr>
              <w:tabs>
                <w:tab w:val="decimal" w:pos="371"/>
                <w:tab w:val="decimal" w:pos="731"/>
              </w:tabs>
              <w:spacing w:line="240" w:lineRule="exact"/>
              <w:ind w:right="11"/>
              <w:jc w:val="center"/>
              <w:rPr>
                <w:rFonts w:ascii="CordiaUPC" w:hAnsi="CordiaUPC" w:cs="CordiaUPC"/>
                <w:sz w:val="26"/>
                <w:szCs w:val="26"/>
              </w:rPr>
            </w:pPr>
            <w:r w:rsidRPr="00E44283">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6199A27A" w14:textId="2376844C" w:rsidR="00F310BF" w:rsidRPr="00E44283" w:rsidRDefault="00F310BF" w:rsidP="00F310BF">
            <w:pPr>
              <w:tabs>
                <w:tab w:val="decimal" w:pos="731"/>
              </w:tabs>
              <w:spacing w:line="240" w:lineRule="exact"/>
              <w:ind w:right="11"/>
              <w:rPr>
                <w:rFonts w:ascii="CordiaUPC" w:hAnsi="CordiaUPC" w:cs="CordiaUPC"/>
                <w:sz w:val="26"/>
                <w:szCs w:val="26"/>
              </w:rPr>
            </w:pPr>
            <w:r>
              <w:rPr>
                <w:rFonts w:ascii="CordiaUPC" w:hAnsi="CordiaUPC" w:cs="CordiaUPC"/>
                <w:sz w:val="26"/>
                <w:szCs w:val="26"/>
              </w:rPr>
              <w:t>-</w:t>
            </w:r>
          </w:p>
        </w:tc>
        <w:tc>
          <w:tcPr>
            <w:tcW w:w="180" w:type="dxa"/>
          </w:tcPr>
          <w:p w14:paraId="5DFB0A8B"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02D069BD" w14:textId="14BE1E1F" w:rsidR="00F310BF" w:rsidRPr="00E44283" w:rsidRDefault="00F310BF" w:rsidP="00F310BF">
            <w:pPr>
              <w:tabs>
                <w:tab w:val="decimal" w:pos="731"/>
              </w:tabs>
              <w:spacing w:line="240" w:lineRule="exact"/>
              <w:ind w:right="11"/>
              <w:rPr>
                <w:rFonts w:ascii="CordiaUPC" w:hAnsi="CordiaUPC" w:cs="CordiaUPC"/>
                <w:sz w:val="26"/>
                <w:szCs w:val="26"/>
              </w:rPr>
            </w:pPr>
            <w:r>
              <w:rPr>
                <w:rFonts w:ascii="CordiaUPC" w:hAnsi="CordiaUPC" w:cs="CordiaUPC"/>
                <w:sz w:val="26"/>
                <w:szCs w:val="26"/>
              </w:rPr>
              <w:t>-</w:t>
            </w:r>
          </w:p>
        </w:tc>
        <w:tc>
          <w:tcPr>
            <w:tcW w:w="180" w:type="dxa"/>
            <w:gridSpan w:val="2"/>
          </w:tcPr>
          <w:p w14:paraId="10753913"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7C1B5755" w14:textId="4D8E8160" w:rsidR="00F310BF" w:rsidRPr="00E44283" w:rsidRDefault="00F310BF" w:rsidP="00F310BF">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50</w:t>
            </w:r>
          </w:p>
        </w:tc>
        <w:tc>
          <w:tcPr>
            <w:tcW w:w="180" w:type="dxa"/>
          </w:tcPr>
          <w:p w14:paraId="3FF24905"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4CE82972" w14:textId="23B0BBB9" w:rsidR="00F310BF" w:rsidRPr="00E44283" w:rsidRDefault="00F310BF" w:rsidP="00F310BF">
            <w:pPr>
              <w:tabs>
                <w:tab w:val="decimal" w:pos="731"/>
              </w:tabs>
              <w:spacing w:line="240" w:lineRule="exact"/>
              <w:ind w:right="11"/>
              <w:rPr>
                <w:rFonts w:ascii="CordiaUPC" w:hAnsi="CordiaUPC" w:cs="CordiaUPC"/>
                <w:sz w:val="26"/>
                <w:szCs w:val="26"/>
              </w:rPr>
            </w:pPr>
            <w:r w:rsidRPr="00DC4224">
              <w:rPr>
                <w:rFonts w:ascii="CordiaUPC" w:eastAsia="Times New Roman" w:hAnsi="CordiaUPC" w:cs="CordiaUPC"/>
                <w:sz w:val="26"/>
                <w:szCs w:val="26"/>
                <w:lang w:eastAsia="en-GB"/>
              </w:rPr>
              <w:t xml:space="preserve"> 48</w:t>
            </w:r>
          </w:p>
        </w:tc>
      </w:tr>
      <w:tr w:rsidR="00F310BF" w:rsidRPr="00E44283" w14:paraId="77999375" w14:textId="77777777" w:rsidTr="00003E23">
        <w:trPr>
          <w:cantSplit/>
          <w:jc w:val="right"/>
        </w:trPr>
        <w:tc>
          <w:tcPr>
            <w:tcW w:w="3690" w:type="dxa"/>
          </w:tcPr>
          <w:p w14:paraId="45AA3709" w14:textId="324E69C9" w:rsidR="00F310BF" w:rsidRPr="00003E23" w:rsidRDefault="00F310BF" w:rsidP="00F310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003E23">
              <w:rPr>
                <w:rFonts w:ascii="CordiaUPC" w:hAnsi="CordiaUPC" w:cs="CordiaUPC" w:hint="cs"/>
                <w:b/>
                <w:bCs/>
                <w:sz w:val="26"/>
                <w:szCs w:val="26"/>
                <w:lang w:val="en-US" w:bidi="th-TH"/>
              </w:rPr>
              <w:t>At 30 June / 31 December</w:t>
            </w:r>
          </w:p>
        </w:tc>
        <w:tc>
          <w:tcPr>
            <w:tcW w:w="1170" w:type="dxa"/>
          </w:tcPr>
          <w:p w14:paraId="2E0E3215" w14:textId="77777777" w:rsidR="00F310BF" w:rsidRPr="00E44283" w:rsidRDefault="00F310BF" w:rsidP="00F310BF">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71A41E73"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tcPr>
          <w:p w14:paraId="40312547"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386FE63E"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gridSpan w:val="2"/>
          </w:tcPr>
          <w:p w14:paraId="37E09D02"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3EF43051" w14:textId="77777777" w:rsidR="00F310BF" w:rsidRPr="00E44283" w:rsidRDefault="00F310BF" w:rsidP="00F310BF">
            <w:pPr>
              <w:tabs>
                <w:tab w:val="decimal" w:pos="731"/>
              </w:tabs>
              <w:spacing w:line="240" w:lineRule="exact"/>
              <w:ind w:right="11"/>
              <w:rPr>
                <w:rFonts w:ascii="CordiaUPC" w:hAnsi="CordiaUPC" w:cs="CordiaUPC"/>
                <w:sz w:val="26"/>
                <w:szCs w:val="26"/>
              </w:rPr>
            </w:pPr>
          </w:p>
        </w:tc>
        <w:tc>
          <w:tcPr>
            <w:tcW w:w="180" w:type="dxa"/>
          </w:tcPr>
          <w:p w14:paraId="38EE5E0E" w14:textId="77777777" w:rsidR="00F310BF" w:rsidRPr="00E44283" w:rsidRDefault="00F310BF" w:rsidP="00F310BF">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2B9B15A1" w14:textId="77777777" w:rsidR="00F310BF" w:rsidRPr="00E44283" w:rsidRDefault="00F310BF" w:rsidP="00F310BF">
            <w:pPr>
              <w:tabs>
                <w:tab w:val="decimal" w:pos="731"/>
              </w:tabs>
              <w:spacing w:line="240" w:lineRule="exact"/>
              <w:ind w:right="11"/>
              <w:rPr>
                <w:rFonts w:ascii="CordiaUPC" w:hAnsi="CordiaUPC" w:cs="CordiaUPC"/>
                <w:sz w:val="26"/>
                <w:szCs w:val="26"/>
              </w:rPr>
            </w:pPr>
          </w:p>
        </w:tc>
      </w:tr>
      <w:tr w:rsidR="00F310BF" w:rsidRPr="00E44283" w14:paraId="03422072" w14:textId="77777777" w:rsidTr="00083B37">
        <w:trPr>
          <w:cantSplit/>
          <w:jc w:val="right"/>
        </w:trPr>
        <w:tc>
          <w:tcPr>
            <w:tcW w:w="3690" w:type="dxa"/>
          </w:tcPr>
          <w:p w14:paraId="59BAE4C4" w14:textId="77777777" w:rsidR="00F310BF" w:rsidRPr="00003E23" w:rsidRDefault="00F310BF" w:rsidP="00F310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003E23">
              <w:rPr>
                <w:rFonts w:ascii="CordiaUPC" w:hAnsi="CordiaUPC" w:cs="CordiaUPC" w:hint="cs"/>
                <w:b/>
                <w:bCs/>
                <w:sz w:val="26"/>
                <w:szCs w:val="26"/>
                <w:cs/>
                <w:lang w:val="en-US" w:bidi="th-TH"/>
              </w:rPr>
              <w:t xml:space="preserve">- </w:t>
            </w:r>
            <w:r w:rsidRPr="00003E23">
              <w:rPr>
                <w:rFonts w:ascii="CordiaUPC" w:hAnsi="CordiaUPC" w:cs="CordiaUPC" w:hint="cs"/>
                <w:b/>
                <w:bCs/>
                <w:sz w:val="26"/>
                <w:szCs w:val="26"/>
                <w:lang w:val="en-US" w:bidi="th-TH"/>
              </w:rPr>
              <w:t>ordinary shares</w:t>
            </w:r>
          </w:p>
        </w:tc>
        <w:tc>
          <w:tcPr>
            <w:tcW w:w="1170" w:type="dxa"/>
          </w:tcPr>
          <w:p w14:paraId="71E71761" w14:textId="77777777" w:rsidR="00F310BF" w:rsidRPr="00E44283" w:rsidRDefault="00F310BF" w:rsidP="00F310BF">
            <w:pPr>
              <w:tabs>
                <w:tab w:val="decimal" w:pos="371"/>
                <w:tab w:val="decimal" w:pos="731"/>
              </w:tabs>
              <w:spacing w:line="240" w:lineRule="exact"/>
              <w:ind w:right="11"/>
              <w:jc w:val="center"/>
              <w:rPr>
                <w:rFonts w:ascii="CordiaUPC" w:hAnsi="CordiaUPC" w:cs="CordiaUPC"/>
                <w:b/>
                <w:bCs/>
                <w:sz w:val="26"/>
                <w:szCs w:val="26"/>
              </w:rPr>
            </w:pPr>
            <w:r w:rsidRPr="00E44283">
              <w:rPr>
                <w:rFonts w:ascii="CordiaUPC" w:hAnsi="CordiaUPC" w:cs="CordiaUPC" w:hint="cs"/>
                <w:b/>
                <w:bCs/>
                <w:sz w:val="26"/>
                <w:szCs w:val="26"/>
              </w:rPr>
              <w:t>0.95</w:t>
            </w:r>
          </w:p>
        </w:tc>
        <w:tc>
          <w:tcPr>
            <w:tcW w:w="1023" w:type="dxa"/>
            <w:tcBorders>
              <w:top w:val="nil"/>
              <w:left w:val="nil"/>
              <w:bottom w:val="double" w:sz="4" w:space="0" w:color="auto"/>
              <w:right w:val="nil"/>
            </w:tcBorders>
          </w:tcPr>
          <w:p w14:paraId="4978DED2" w14:textId="5C963BD0" w:rsidR="00F310BF" w:rsidRPr="00E44283" w:rsidRDefault="00F310BF" w:rsidP="00F310BF">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96,409</w:t>
            </w:r>
          </w:p>
        </w:tc>
        <w:tc>
          <w:tcPr>
            <w:tcW w:w="180" w:type="dxa"/>
          </w:tcPr>
          <w:p w14:paraId="3D08FE6C" w14:textId="77777777" w:rsidR="00F310BF" w:rsidRPr="00E44283" w:rsidRDefault="00F310BF" w:rsidP="00F310BF">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1D1550CD" w14:textId="0A818F61" w:rsidR="00F310BF" w:rsidRPr="00E44283" w:rsidRDefault="00F310BF" w:rsidP="00F310BF">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91,589</w:t>
            </w:r>
          </w:p>
        </w:tc>
        <w:tc>
          <w:tcPr>
            <w:tcW w:w="180" w:type="dxa"/>
            <w:gridSpan w:val="2"/>
          </w:tcPr>
          <w:p w14:paraId="55C97A99" w14:textId="77777777" w:rsidR="00F310BF" w:rsidRPr="00E44283" w:rsidRDefault="00F310BF" w:rsidP="00F310BF">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2D712D47" w14:textId="1C80B5C3" w:rsidR="00F310BF" w:rsidRPr="00E44283" w:rsidRDefault="00F310BF" w:rsidP="00F310BF">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96,409</w:t>
            </w:r>
          </w:p>
        </w:tc>
        <w:tc>
          <w:tcPr>
            <w:tcW w:w="180" w:type="dxa"/>
          </w:tcPr>
          <w:p w14:paraId="69E2D3A2" w14:textId="77777777" w:rsidR="00F310BF" w:rsidRPr="00E44283" w:rsidRDefault="00F310BF" w:rsidP="00F310BF">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3DDDDBB2" w14:textId="265AF375" w:rsidR="00F310BF" w:rsidRPr="00E44283" w:rsidRDefault="00F310BF" w:rsidP="00F310BF">
            <w:pPr>
              <w:tabs>
                <w:tab w:val="decimal" w:pos="731"/>
              </w:tabs>
              <w:spacing w:line="240" w:lineRule="exact"/>
              <w:ind w:right="11"/>
              <w:rPr>
                <w:rFonts w:ascii="CordiaUPC" w:hAnsi="CordiaUPC" w:cs="CordiaUPC"/>
                <w:b/>
                <w:bCs/>
                <w:sz w:val="26"/>
                <w:szCs w:val="26"/>
              </w:rPr>
            </w:pPr>
            <w:r w:rsidRPr="00DC4224">
              <w:rPr>
                <w:rFonts w:ascii="CordiaUPC" w:eastAsia="Times New Roman" w:hAnsi="CordiaUPC" w:cs="CordiaUPC"/>
                <w:b/>
                <w:bCs/>
                <w:sz w:val="26"/>
                <w:szCs w:val="26"/>
                <w:lang w:eastAsia="en-GB"/>
              </w:rPr>
              <w:t>91,589</w:t>
            </w:r>
          </w:p>
        </w:tc>
      </w:tr>
    </w:tbl>
    <w:p w14:paraId="1AE374A8" w14:textId="77777777" w:rsidR="003E03B5" w:rsidRPr="00E44283" w:rsidRDefault="003E03B5" w:rsidP="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both"/>
        <w:rPr>
          <w:rFonts w:ascii="CordiaUPC" w:hAnsi="CordiaUPC" w:cs="CordiaUPC"/>
          <w:sz w:val="26"/>
          <w:szCs w:val="26"/>
          <w:lang w:val="en-US" w:bidi="th-TH"/>
        </w:rPr>
      </w:pPr>
    </w:p>
    <w:p w14:paraId="5EE76B66" w14:textId="77777777" w:rsidR="00C049DF" w:rsidRPr="00483650" w:rsidRDefault="00C049DF" w:rsidP="00C049DF">
      <w:pPr>
        <w:pStyle w:val="ListParagraph"/>
        <w:spacing w:line="240" w:lineRule="auto"/>
        <w:ind w:left="567"/>
        <w:rPr>
          <w:rFonts w:ascii="CordiaUPC" w:eastAsia="Calibri" w:hAnsi="CordiaUPC" w:cs="CordiaUPC"/>
          <w:sz w:val="26"/>
          <w:szCs w:val="26"/>
        </w:rPr>
      </w:pPr>
      <w:r w:rsidRPr="00483650">
        <w:rPr>
          <w:rFonts w:ascii="CordiaUPC" w:eastAsia="Calibri" w:hAnsi="CordiaUPC" w:cs="CordiaUPC"/>
          <w:sz w:val="26"/>
          <w:szCs w:val="26"/>
        </w:rPr>
        <w:t>On 23 April 2021, the 2021 Annual General Meeting of the Bank’s shareholders passed resolutions approving as follows:</w:t>
      </w:r>
    </w:p>
    <w:p w14:paraId="7E545ED4" w14:textId="6CC20A4F" w:rsidR="00FD7EDA" w:rsidRPr="00E44283" w:rsidRDefault="00FD7EDA" w:rsidP="00C049DF">
      <w:pPr>
        <w:spacing w:line="240" w:lineRule="auto"/>
        <w:rPr>
          <w:rFonts w:ascii="CordiaUPC" w:eastAsia="Calibri" w:hAnsi="CordiaUPC" w:cs="CordiaUPC"/>
          <w:sz w:val="26"/>
          <w:szCs w:val="26"/>
        </w:rPr>
      </w:pPr>
    </w:p>
    <w:p w14:paraId="501F3B63" w14:textId="024FCB5B" w:rsidR="00C049DF" w:rsidRDefault="00C049DF" w:rsidP="00C049DF">
      <w:pPr>
        <w:pStyle w:val="ListParagraph"/>
        <w:numPr>
          <w:ilvl w:val="0"/>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CordiaUPC" w:eastAsia="Calibri" w:hAnsi="CordiaUPC" w:cs="CordiaUPC"/>
          <w:sz w:val="26"/>
          <w:szCs w:val="26"/>
        </w:rPr>
      </w:pPr>
      <w:r w:rsidRPr="00483650">
        <w:rPr>
          <w:rFonts w:ascii="CordiaUPC" w:eastAsia="Calibri" w:hAnsi="CordiaUPC" w:cs="CordiaUPC"/>
          <w:sz w:val="26"/>
          <w:szCs w:val="26"/>
        </w:rPr>
        <w:t>The reduction of the registered capital by Baht 9,323 million from Baht 100,912 million to Baht 91,589 million by writing off 9,814 million unissued and paid-up share capital at a par value of Baht 0.95 each.</w:t>
      </w:r>
    </w:p>
    <w:p w14:paraId="4A3914B6" w14:textId="52135727" w:rsidR="00C049DF" w:rsidRDefault="00C049DF" w:rsidP="00C049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CordiaUPC" w:eastAsia="Calibri" w:hAnsi="CordiaUPC" w:cs="CordiaUPC"/>
          <w:sz w:val="26"/>
          <w:szCs w:val="26"/>
        </w:rPr>
      </w:pPr>
    </w:p>
    <w:p w14:paraId="44EDA88D" w14:textId="77777777" w:rsidR="00C049DF" w:rsidRPr="00483650" w:rsidRDefault="00C049DF" w:rsidP="00C049DF">
      <w:pPr>
        <w:pStyle w:val="ListParagraph"/>
        <w:numPr>
          <w:ilvl w:val="0"/>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CordiaUPC" w:eastAsia="Calibri" w:hAnsi="CordiaUPC" w:cs="CordiaUPC"/>
          <w:sz w:val="26"/>
          <w:szCs w:val="26"/>
        </w:rPr>
      </w:pPr>
      <w:r w:rsidRPr="00483650">
        <w:rPr>
          <w:rFonts w:ascii="CordiaUPC" w:eastAsia="Calibri" w:hAnsi="CordiaUPC" w:cs="CordiaUPC"/>
          <w:sz w:val="26"/>
          <w:szCs w:val="26"/>
        </w:rPr>
        <w:t>The increase of the registered capital by Baht 432 million from Baht 91,589 million to the Baht 92,021 million by issuing 455 million newly ordinary shares at a par value of Baht 0.95 each and allocate the newly issued ordinary shares as follows:</w:t>
      </w:r>
    </w:p>
    <w:p w14:paraId="4B035087" w14:textId="1BB3C7EA" w:rsidR="00C049DF" w:rsidRDefault="00C049DF" w:rsidP="00C049DF">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7"/>
        <w:rPr>
          <w:rFonts w:ascii="CordiaUPC" w:eastAsia="Calibri" w:hAnsi="CordiaUPC" w:cs="CordiaUPC"/>
          <w:sz w:val="26"/>
          <w:szCs w:val="26"/>
        </w:rPr>
      </w:pPr>
    </w:p>
    <w:p w14:paraId="398B1348" w14:textId="05E178D4" w:rsidR="00C049DF" w:rsidRPr="00C049DF" w:rsidRDefault="00C049DF" w:rsidP="00C049DF">
      <w:pPr>
        <w:pStyle w:val="ListParagraph"/>
        <w:numPr>
          <w:ilvl w:val="1"/>
          <w:numId w:val="44"/>
        </w:numPr>
        <w:spacing w:line="240" w:lineRule="auto"/>
        <w:rPr>
          <w:rFonts w:ascii="CordiaUPC" w:eastAsia="Calibri" w:hAnsi="CordiaUPC" w:cs="CordiaUPC"/>
          <w:spacing w:val="-2"/>
          <w:sz w:val="26"/>
          <w:szCs w:val="26"/>
        </w:rPr>
      </w:pPr>
      <w:r w:rsidRPr="00C049DF">
        <w:rPr>
          <w:rFonts w:ascii="CordiaUPC" w:eastAsia="Calibri" w:hAnsi="CordiaUPC" w:cs="CordiaUPC"/>
          <w:spacing w:val="-2"/>
          <w:sz w:val="26"/>
          <w:szCs w:val="26"/>
        </w:rPr>
        <w:t>Not exceeding 305 million shares at a par value of Baht 0.95 each under the T</w:t>
      </w:r>
      <w:r w:rsidR="00A77C3F">
        <w:rPr>
          <w:rFonts w:ascii="CordiaUPC" w:eastAsia="Calibri" w:hAnsi="CordiaUPC" w:cs="CordiaUPC"/>
          <w:spacing w:val="-2"/>
          <w:sz w:val="26"/>
          <w:szCs w:val="26"/>
        </w:rPr>
        <w:t>T</w:t>
      </w:r>
      <w:r w:rsidRPr="00C049DF">
        <w:rPr>
          <w:rFonts w:ascii="CordiaUPC" w:eastAsia="Calibri" w:hAnsi="CordiaUPC" w:cs="CordiaUPC"/>
          <w:spacing w:val="-2"/>
          <w:sz w:val="26"/>
          <w:szCs w:val="26"/>
        </w:rPr>
        <w:t>B Stock Retention Program</w:t>
      </w:r>
      <w:r w:rsidR="00A77C3F">
        <w:rPr>
          <w:rFonts w:ascii="CordiaUPC" w:eastAsia="Calibri" w:hAnsi="CordiaUPC" w:cs="CordiaUPC"/>
          <w:spacing w:val="-2"/>
          <w:sz w:val="26"/>
          <w:szCs w:val="26"/>
        </w:rPr>
        <w:t xml:space="preserve"> 2021</w:t>
      </w:r>
      <w:r w:rsidRPr="00C049DF">
        <w:rPr>
          <w:rFonts w:ascii="CordiaUPC" w:eastAsia="Calibri" w:hAnsi="CordiaUPC" w:cs="CordiaUPC"/>
          <w:spacing w:val="-2"/>
          <w:sz w:val="26"/>
          <w:szCs w:val="26"/>
        </w:rPr>
        <w:t>.</w:t>
      </w:r>
    </w:p>
    <w:p w14:paraId="1E4D4930" w14:textId="46800886" w:rsidR="00C049DF" w:rsidRPr="00C049DF" w:rsidRDefault="00C049DF" w:rsidP="00C049DF">
      <w:pPr>
        <w:pStyle w:val="ListParagraph"/>
        <w:numPr>
          <w:ilvl w:val="1"/>
          <w:numId w:val="44"/>
        </w:numPr>
        <w:spacing w:line="240" w:lineRule="auto"/>
        <w:rPr>
          <w:rFonts w:ascii="CordiaUPC" w:eastAsia="Calibri" w:hAnsi="CordiaUPC" w:cs="CordiaUPC"/>
          <w:spacing w:val="-2"/>
          <w:sz w:val="26"/>
          <w:szCs w:val="26"/>
        </w:rPr>
      </w:pPr>
      <w:r w:rsidRPr="00C049DF">
        <w:rPr>
          <w:rFonts w:ascii="CordiaUPC" w:eastAsia="Calibri" w:hAnsi="CordiaUPC" w:cs="CordiaUPC"/>
          <w:spacing w:val="-2"/>
          <w:sz w:val="26"/>
          <w:szCs w:val="26"/>
        </w:rPr>
        <w:t>Not exceeding 150 million shares at a par value of Baht 0.95 each under the T</w:t>
      </w:r>
      <w:r w:rsidR="00262A4C">
        <w:rPr>
          <w:rFonts w:ascii="CordiaUPC" w:eastAsia="Calibri" w:hAnsi="CordiaUPC" w:cs="CordiaUPC"/>
          <w:spacing w:val="-2"/>
          <w:sz w:val="26"/>
          <w:szCs w:val="26"/>
        </w:rPr>
        <w:t>T</w:t>
      </w:r>
      <w:r w:rsidRPr="00C049DF">
        <w:rPr>
          <w:rFonts w:ascii="CordiaUPC" w:eastAsia="Calibri" w:hAnsi="CordiaUPC" w:cs="CordiaUPC"/>
          <w:spacing w:val="-2"/>
          <w:sz w:val="26"/>
          <w:szCs w:val="26"/>
        </w:rPr>
        <w:t>B Stock Retention Program</w:t>
      </w:r>
      <w:r w:rsidR="00A77C3F">
        <w:rPr>
          <w:rFonts w:ascii="CordiaUPC" w:eastAsia="Calibri" w:hAnsi="CordiaUPC" w:cs="CordiaUPC"/>
          <w:spacing w:val="-2"/>
          <w:sz w:val="26"/>
          <w:szCs w:val="26"/>
        </w:rPr>
        <w:t xml:space="preserve"> 2019</w:t>
      </w:r>
      <w:r w:rsidRPr="00C049DF">
        <w:rPr>
          <w:rFonts w:ascii="CordiaUPC" w:eastAsia="Calibri" w:hAnsi="CordiaUPC" w:cs="CordiaUPC"/>
          <w:spacing w:val="-2"/>
          <w:sz w:val="26"/>
          <w:szCs w:val="26"/>
        </w:rPr>
        <w:t>.</w:t>
      </w:r>
    </w:p>
    <w:p w14:paraId="10AE4219" w14:textId="77777777" w:rsidR="00C049DF" w:rsidRPr="00E44283" w:rsidRDefault="00C049DF" w:rsidP="00C049DF">
      <w:pPr>
        <w:tabs>
          <w:tab w:val="left" w:pos="540"/>
          <w:tab w:val="left" w:pos="1170"/>
          <w:tab w:val="left" w:pos="9360"/>
        </w:tabs>
        <w:spacing w:line="120" w:lineRule="atLeast"/>
        <w:ind w:left="547"/>
        <w:jc w:val="thaiDistribute"/>
        <w:rPr>
          <w:rFonts w:ascii="CordiaUPC" w:hAnsi="CordiaUPC" w:cs="CordiaUPC"/>
          <w:sz w:val="26"/>
          <w:szCs w:val="26"/>
          <w:lang w:val="en-US" w:bidi="th-TH"/>
        </w:rPr>
      </w:pPr>
    </w:p>
    <w:p w14:paraId="3EC7C3C5" w14:textId="399892EE" w:rsidR="00C049DF" w:rsidRDefault="00C049DF" w:rsidP="00C049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CordiaUPC" w:hAnsi="CordiaUPC" w:cs="CordiaUPC"/>
          <w:sz w:val="26"/>
          <w:szCs w:val="26"/>
          <w:lang w:bidi="th-TH"/>
        </w:rPr>
      </w:pPr>
      <w:r w:rsidRPr="00C049DF">
        <w:rPr>
          <w:rFonts w:ascii="CordiaUPC" w:hAnsi="CordiaUPC" w:cs="CordiaUPC"/>
          <w:sz w:val="26"/>
          <w:szCs w:val="26"/>
          <w:lang w:bidi="th-TH"/>
        </w:rPr>
        <w:t>The reduction and increase of the registered capital were registered with the Department of Business Development, Ministry of Commerce on 6 May 2021 and 14 June 2021 respectively.</w:t>
      </w:r>
    </w:p>
    <w:p w14:paraId="2D498310" w14:textId="77777777" w:rsidR="00C049DF" w:rsidRPr="00C049DF" w:rsidRDefault="00C049DF" w:rsidP="00C049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Pr>
          <w:rFonts w:ascii="CordiaUPC" w:eastAsia="Calibri" w:hAnsi="CordiaUPC" w:cs="CordiaUPC"/>
          <w:sz w:val="26"/>
          <w:szCs w:val="26"/>
        </w:rPr>
      </w:pPr>
    </w:p>
    <w:p w14:paraId="45BEE640" w14:textId="4BF221FB" w:rsidR="00165E4E" w:rsidRPr="00E44283" w:rsidRDefault="00DF7E46" w:rsidP="0097590E">
      <w:pPr>
        <w:pStyle w:val="BodyText"/>
        <w:tabs>
          <w:tab w:val="left" w:pos="540"/>
        </w:tabs>
        <w:spacing w:after="0"/>
        <w:rPr>
          <w:rFonts w:ascii="CordiaUPC" w:hAnsi="CordiaUPC" w:cs="CordiaUPC"/>
          <w:b/>
          <w:bCs/>
          <w:sz w:val="28"/>
          <w:szCs w:val="28"/>
        </w:rPr>
      </w:pPr>
      <w:r w:rsidRPr="00E44283">
        <w:rPr>
          <w:rFonts w:ascii="CordiaUPC" w:hAnsi="CordiaUPC" w:cs="CordiaUPC" w:hint="cs"/>
          <w:b/>
          <w:bCs/>
          <w:sz w:val="28"/>
          <w:szCs w:val="28"/>
        </w:rPr>
        <w:t>3</w:t>
      </w:r>
      <w:r w:rsidR="000F355C">
        <w:rPr>
          <w:rFonts w:ascii="CordiaUPC" w:hAnsi="CordiaUPC" w:cs="CordiaUPC"/>
          <w:b/>
          <w:bCs/>
          <w:sz w:val="28"/>
          <w:szCs w:val="28"/>
        </w:rPr>
        <w:t>1</w:t>
      </w:r>
      <w:r w:rsidR="00A32864" w:rsidRPr="00E44283">
        <w:rPr>
          <w:rFonts w:ascii="CordiaUPC" w:hAnsi="CordiaUPC" w:cs="CordiaUPC" w:hint="cs"/>
          <w:b/>
          <w:bCs/>
          <w:sz w:val="28"/>
          <w:szCs w:val="28"/>
        </w:rPr>
        <w:tab/>
      </w:r>
      <w:r w:rsidR="00B10181" w:rsidRPr="00E44283">
        <w:rPr>
          <w:rFonts w:ascii="CordiaUPC" w:hAnsi="CordiaUPC" w:cs="CordiaUPC" w:hint="cs"/>
          <w:b/>
          <w:bCs/>
          <w:sz w:val="28"/>
          <w:szCs w:val="28"/>
        </w:rPr>
        <w:t>Legal reserve</w:t>
      </w:r>
    </w:p>
    <w:p w14:paraId="4793FD11" w14:textId="77777777" w:rsidR="00E82AD3" w:rsidRPr="00E44283" w:rsidRDefault="00E82AD3" w:rsidP="00841DA7">
      <w:pPr>
        <w:tabs>
          <w:tab w:val="left" w:pos="540"/>
          <w:tab w:val="left" w:pos="1170"/>
          <w:tab w:val="left" w:pos="9360"/>
        </w:tabs>
        <w:spacing w:line="120" w:lineRule="atLeast"/>
        <w:ind w:left="547"/>
        <w:jc w:val="thaiDistribute"/>
        <w:rPr>
          <w:rFonts w:ascii="CordiaUPC" w:hAnsi="CordiaUPC" w:cs="CordiaUPC"/>
          <w:sz w:val="26"/>
          <w:szCs w:val="26"/>
          <w:lang w:val="en-US" w:bidi="th-TH"/>
        </w:rPr>
      </w:pPr>
    </w:p>
    <w:p w14:paraId="13604A86" w14:textId="77777777" w:rsidR="00165E4E" w:rsidRPr="00E44283" w:rsidRDefault="00E82AD3" w:rsidP="005748C7">
      <w:pPr>
        <w:tabs>
          <w:tab w:val="left" w:pos="540"/>
          <w:tab w:val="left" w:pos="1170"/>
          <w:tab w:val="left" w:pos="9360"/>
        </w:tabs>
        <w:spacing w:line="240" w:lineRule="atLeast"/>
        <w:ind w:left="540" w:right="1"/>
        <w:jc w:val="thaiDistribute"/>
        <w:rPr>
          <w:rFonts w:ascii="CordiaUPC" w:hAnsi="CordiaUPC" w:cs="CordiaUPC"/>
          <w:sz w:val="30"/>
          <w:szCs w:val="30"/>
          <w:lang w:val="en-US"/>
        </w:rPr>
      </w:pPr>
      <w:r w:rsidRPr="00E44283">
        <w:rPr>
          <w:rFonts w:ascii="CordiaUPC" w:hAnsi="CordiaUPC" w:cs="CordiaUPC" w:hint="cs"/>
          <w:sz w:val="26"/>
          <w:szCs w:val="26"/>
          <w:lang w:bidi="th-TH"/>
        </w:rPr>
        <w:t>Pursuant to section 116 of the Public Limited Company Act B.E. 2535 and under the Bank’s Articles of Association, the Bank</w:t>
      </w:r>
      <w:r w:rsidR="00013E96" w:rsidRPr="00E44283">
        <w:rPr>
          <w:rFonts w:ascii="CordiaUPC" w:hAnsi="CordiaUPC" w:cs="CordiaUPC" w:hint="cs"/>
          <w:sz w:val="26"/>
          <w:szCs w:val="26"/>
          <w:lang w:bidi="th-TH"/>
        </w:rPr>
        <w:t xml:space="preserve"> and its subsidiaries</w:t>
      </w:r>
      <w:r w:rsidRPr="00E44283">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p>
    <w:p w14:paraId="2F931D23" w14:textId="77777777" w:rsidR="00E44283" w:rsidRDefault="00E44283">
      <w:pPr>
        <w:spacing w:line="240" w:lineRule="auto"/>
        <w:rPr>
          <w:rFonts w:ascii="CordiaUPC" w:hAnsi="CordiaUPC" w:cs="CordiaUPC"/>
          <w:b/>
          <w:bCs/>
          <w:sz w:val="30"/>
          <w:szCs w:val="30"/>
          <w:lang w:val="en-US" w:bidi="th-TH"/>
        </w:rPr>
      </w:pPr>
      <w:bookmarkStart w:id="34" w:name="_Toc352926913"/>
      <w:bookmarkStart w:id="35" w:name="_Toc354584821"/>
      <w:bookmarkStart w:id="36" w:name="_Toc354584931"/>
      <w:r>
        <w:rPr>
          <w:rFonts w:ascii="CordiaUPC" w:hAnsi="CordiaUPC" w:cs="CordiaUPC"/>
          <w:b/>
          <w:bCs/>
          <w:sz w:val="30"/>
          <w:szCs w:val="30"/>
          <w:lang w:val="en-US" w:bidi="th-TH"/>
        </w:rPr>
        <w:br w:type="page"/>
      </w:r>
    </w:p>
    <w:p w14:paraId="5643B993" w14:textId="44F4964A" w:rsidR="0024357E" w:rsidRDefault="00145FB8" w:rsidP="0024357E">
      <w:pPr>
        <w:tabs>
          <w:tab w:val="left" w:pos="540"/>
        </w:tabs>
        <w:spacing w:line="240" w:lineRule="auto"/>
        <w:rPr>
          <w:rFonts w:ascii="CordiaUPC" w:hAnsi="CordiaUPC" w:cs="CordiaUPC"/>
          <w:b/>
          <w:bCs/>
          <w:sz w:val="28"/>
          <w:szCs w:val="28"/>
          <w:lang w:bidi="th-TH"/>
        </w:rPr>
      </w:pPr>
      <w:r w:rsidRPr="00E44283">
        <w:rPr>
          <w:rFonts w:ascii="CordiaUPC" w:hAnsi="CordiaUPC" w:cs="CordiaUPC" w:hint="cs"/>
          <w:b/>
          <w:bCs/>
          <w:sz w:val="28"/>
          <w:szCs w:val="28"/>
          <w:rtl/>
        </w:rPr>
        <w:t>3</w:t>
      </w:r>
      <w:r w:rsidR="000F355C">
        <w:rPr>
          <w:rFonts w:ascii="CordiaUPC" w:hAnsi="CordiaUPC" w:cs="CordiaUPC" w:hint="cs"/>
          <w:b/>
          <w:bCs/>
          <w:sz w:val="28"/>
          <w:szCs w:val="28"/>
          <w:rtl/>
        </w:rPr>
        <w:t>2</w:t>
      </w:r>
      <w:r w:rsidR="0024357E" w:rsidRPr="00E44283">
        <w:rPr>
          <w:rFonts w:ascii="CordiaUPC" w:hAnsi="CordiaUPC" w:cs="CordiaUPC" w:hint="cs"/>
          <w:b/>
          <w:bCs/>
          <w:sz w:val="28"/>
          <w:szCs w:val="28"/>
          <w:rtl/>
          <w:cs/>
        </w:rPr>
        <w:tab/>
      </w:r>
      <w:r w:rsidR="0024357E" w:rsidRPr="00E44283">
        <w:rPr>
          <w:rFonts w:ascii="CordiaUPC" w:hAnsi="CordiaUPC" w:cs="CordiaUPC" w:hint="cs"/>
          <w:b/>
          <w:bCs/>
          <w:sz w:val="28"/>
          <w:szCs w:val="28"/>
          <w:lang w:bidi="th-TH"/>
        </w:rPr>
        <w:t>Appropriation of profit and dividend payment</w:t>
      </w:r>
      <w:bookmarkEnd w:id="34"/>
      <w:bookmarkEnd w:id="35"/>
      <w:bookmarkEnd w:id="36"/>
    </w:p>
    <w:p w14:paraId="76367FCD" w14:textId="23D1E365" w:rsidR="005E758D" w:rsidRPr="00754D90" w:rsidRDefault="005E758D" w:rsidP="0024357E">
      <w:pPr>
        <w:tabs>
          <w:tab w:val="left" w:pos="540"/>
        </w:tabs>
        <w:spacing w:line="240" w:lineRule="auto"/>
        <w:rPr>
          <w:rFonts w:ascii="CordiaUPC" w:hAnsi="CordiaUPC" w:cs="CordiaUPC"/>
          <w:b/>
          <w:bCs/>
          <w:sz w:val="12"/>
          <w:szCs w:val="12"/>
          <w:lang w:bidi="th-TH"/>
        </w:rPr>
      </w:pPr>
    </w:p>
    <w:p w14:paraId="419C68BB" w14:textId="2754AA51" w:rsidR="005E758D" w:rsidRPr="004A738C" w:rsidRDefault="005E758D" w:rsidP="005E758D">
      <w:pPr>
        <w:numPr>
          <w:ilvl w:val="0"/>
          <w:numId w:val="42"/>
        </w:num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hanging="426"/>
        <w:contextualSpacing/>
        <w:jc w:val="thaiDistribute"/>
        <w:rPr>
          <w:rFonts w:ascii="CordiaUPC" w:hAnsi="CordiaUPC" w:cs="CordiaUPC"/>
          <w:b/>
          <w:bCs/>
          <w:sz w:val="18"/>
          <w:szCs w:val="22"/>
          <w:lang w:eastAsia="en-GB"/>
        </w:rPr>
      </w:pPr>
      <w:r w:rsidRPr="005E758D">
        <w:rPr>
          <w:rFonts w:ascii="CordiaUPC" w:hAnsi="CordiaUPC" w:cs="CordiaUPC"/>
          <w:sz w:val="26"/>
          <w:szCs w:val="26"/>
          <w:lang w:eastAsia="en-GB"/>
        </w:rPr>
        <w:t xml:space="preserve">On </w:t>
      </w:r>
      <w:r w:rsidRPr="005E758D">
        <w:rPr>
          <w:rFonts w:ascii="CordiaUPC" w:hAnsi="CordiaUPC" w:cs="CordiaUPC"/>
          <w:sz w:val="26"/>
          <w:szCs w:val="26"/>
        </w:rPr>
        <w:t>23</w:t>
      </w:r>
      <w:r w:rsidRPr="005E758D">
        <w:rPr>
          <w:rFonts w:ascii="CordiaUPC" w:hAnsi="CordiaUPC" w:cs="CordiaUPC"/>
          <w:sz w:val="26"/>
          <w:szCs w:val="26"/>
          <w:cs/>
        </w:rPr>
        <w:t xml:space="preserve"> </w:t>
      </w:r>
      <w:r w:rsidRPr="005E758D">
        <w:rPr>
          <w:rFonts w:ascii="CordiaUPC" w:hAnsi="CordiaUPC" w:cs="CordiaUPC"/>
          <w:sz w:val="26"/>
          <w:szCs w:val="26"/>
        </w:rPr>
        <w:t xml:space="preserve">April 2021, the 2021 Annual General Meeting of the Bank’s shareholders passed a resolution approving the appropriation of </w:t>
      </w:r>
      <w:r w:rsidRPr="005E758D">
        <w:rPr>
          <w:rFonts w:ascii="CordiaUPC" w:hAnsi="CordiaUPC" w:cs="CordiaUPC" w:hint="cs"/>
          <w:sz w:val="26"/>
          <w:szCs w:val="26"/>
        </w:rPr>
        <w:t>the 20</w:t>
      </w:r>
      <w:r w:rsidRPr="005E758D">
        <w:rPr>
          <w:rFonts w:ascii="CordiaUPC" w:hAnsi="CordiaUPC" w:cs="CordiaUPC"/>
          <w:sz w:val="26"/>
          <w:szCs w:val="26"/>
        </w:rPr>
        <w:t>20</w:t>
      </w:r>
      <w:r w:rsidRPr="005E758D">
        <w:rPr>
          <w:rFonts w:ascii="CordiaUPC" w:hAnsi="CordiaUPC" w:cs="CordiaUPC" w:hint="cs"/>
          <w:sz w:val="26"/>
          <w:szCs w:val="26"/>
        </w:rPr>
        <w:t xml:space="preserve"> operating profit and dividend payment</w:t>
      </w:r>
      <w:r w:rsidRPr="005E758D">
        <w:rPr>
          <w:rFonts w:ascii="CordiaUPC" w:hAnsi="CordiaUPC" w:cs="CordiaUPC"/>
          <w:b/>
          <w:bCs/>
          <w:sz w:val="26"/>
          <w:szCs w:val="26"/>
        </w:rPr>
        <w:t xml:space="preserve"> </w:t>
      </w:r>
    </w:p>
    <w:p w14:paraId="7616C016" w14:textId="77777777" w:rsidR="004A738C" w:rsidRPr="00754D90" w:rsidRDefault="004A738C" w:rsidP="004A738C">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567" w:right="389"/>
        <w:contextualSpacing/>
        <w:jc w:val="thaiDistribute"/>
        <w:rPr>
          <w:rFonts w:ascii="CordiaUPC" w:hAnsi="CordiaUPC" w:cs="CordiaUPC"/>
          <w:b/>
          <w:bCs/>
          <w:sz w:val="8"/>
          <w:szCs w:val="12"/>
          <w:lang w:eastAsia="en-GB"/>
        </w:rPr>
      </w:pPr>
    </w:p>
    <w:p w14:paraId="286AA813" w14:textId="34DAB2B1" w:rsidR="005E758D" w:rsidRPr="004A738C" w:rsidRDefault="005E758D" w:rsidP="005E758D">
      <w:pPr>
        <w:numPr>
          <w:ilvl w:val="0"/>
          <w:numId w:val="41"/>
        </w:num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276" w:right="389" w:hanging="283"/>
        <w:contextualSpacing/>
        <w:jc w:val="thaiDistribute"/>
        <w:rPr>
          <w:rFonts w:ascii="CordiaUPC" w:eastAsia="Times New Roman" w:hAnsi="CordiaUPC" w:cs="CordiaUPC"/>
          <w:sz w:val="26"/>
          <w:szCs w:val="26"/>
          <w:lang w:val="en-AU" w:bidi="th-TH"/>
        </w:rPr>
      </w:pPr>
      <w:r w:rsidRPr="005E758D">
        <w:rPr>
          <w:rFonts w:ascii="CordiaUPC" w:hAnsi="CordiaUPC" w:cs="CordiaUPC"/>
          <w:sz w:val="26"/>
          <w:szCs w:val="26"/>
          <w:lang w:eastAsia="en-GB"/>
        </w:rPr>
        <w:t>Not allocating net profit from 2020 operating results to the legal reserve as the Bank</w:t>
      </w:r>
      <w:r w:rsidRPr="005E758D">
        <w:rPr>
          <w:rFonts w:ascii="CordiaUPC" w:hAnsi="CordiaUPC" w:cs="CordiaUPC"/>
          <w:sz w:val="26"/>
          <w:szCs w:val="26"/>
          <w:cs/>
          <w:lang w:eastAsia="en-GB"/>
        </w:rPr>
        <w:t>’</w:t>
      </w:r>
      <w:r w:rsidRPr="005E758D">
        <w:rPr>
          <w:rFonts w:ascii="CordiaUPC" w:hAnsi="CordiaUPC" w:cs="CordiaUPC"/>
          <w:sz w:val="26"/>
          <w:szCs w:val="26"/>
          <w:lang w:eastAsia="en-GB"/>
        </w:rPr>
        <w:t xml:space="preserve">s legal reserve </w:t>
      </w:r>
      <w:proofErr w:type="gramStart"/>
      <w:r w:rsidRPr="005E758D">
        <w:rPr>
          <w:rFonts w:ascii="CordiaUPC" w:hAnsi="CordiaUPC" w:cs="CordiaUPC"/>
          <w:sz w:val="26"/>
          <w:szCs w:val="26"/>
          <w:lang w:eastAsia="en-GB"/>
        </w:rPr>
        <w:t>is  sufficient</w:t>
      </w:r>
      <w:proofErr w:type="gramEnd"/>
      <w:r w:rsidRPr="005E758D">
        <w:rPr>
          <w:rFonts w:ascii="CordiaUPC" w:hAnsi="CordiaUPC" w:cs="CordiaUPC"/>
          <w:sz w:val="26"/>
          <w:szCs w:val="26"/>
          <w:lang w:eastAsia="en-GB"/>
        </w:rPr>
        <w:t xml:space="preserve"> as required</w:t>
      </w:r>
      <w:r w:rsidRPr="005E758D">
        <w:rPr>
          <w:rFonts w:ascii="CordiaUPC" w:hAnsi="CordiaUPC" w:cs="CordiaUPC"/>
          <w:sz w:val="26"/>
          <w:szCs w:val="26"/>
          <w:cs/>
          <w:lang w:eastAsia="en-GB"/>
        </w:rPr>
        <w:t xml:space="preserve"> </w:t>
      </w:r>
      <w:r w:rsidRPr="005E758D">
        <w:rPr>
          <w:rFonts w:ascii="CordiaUPC" w:hAnsi="CordiaUPC" w:cs="CordiaUPC"/>
          <w:sz w:val="26"/>
          <w:szCs w:val="26"/>
          <w:lang w:eastAsia="en-GB"/>
        </w:rPr>
        <w:t>by laws</w:t>
      </w:r>
      <w:r w:rsidRPr="005E758D">
        <w:rPr>
          <w:rFonts w:ascii="CordiaUPC" w:hAnsi="CordiaUPC" w:cs="CordiaUPC"/>
          <w:sz w:val="26"/>
          <w:szCs w:val="26"/>
          <w:cs/>
          <w:lang w:eastAsia="en-GB"/>
        </w:rPr>
        <w:t xml:space="preserve"> </w:t>
      </w:r>
      <w:r w:rsidRPr="005E758D">
        <w:rPr>
          <w:rFonts w:ascii="CordiaUPC" w:hAnsi="CordiaUPC" w:cs="CordiaUPC"/>
          <w:sz w:val="26"/>
          <w:szCs w:val="26"/>
          <w:lang w:eastAsia="en-GB"/>
        </w:rPr>
        <w:t xml:space="preserve">and the Bank’s Articles of Association. </w:t>
      </w:r>
    </w:p>
    <w:p w14:paraId="4506045F" w14:textId="77777777" w:rsidR="004A738C" w:rsidRPr="00754D90" w:rsidRDefault="004A738C" w:rsidP="004A738C">
      <w:pPr>
        <w:tabs>
          <w:tab w:val="left" w:pos="227"/>
          <w:tab w:val="left" w:pos="454"/>
          <w:tab w:val="left" w:pos="540"/>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contextualSpacing/>
        <w:jc w:val="thaiDistribute"/>
        <w:rPr>
          <w:rFonts w:ascii="CordiaUPC" w:eastAsia="Times New Roman" w:hAnsi="CordiaUPC" w:cs="CordiaUPC"/>
          <w:sz w:val="10"/>
          <w:szCs w:val="10"/>
          <w:lang w:val="en-AU" w:bidi="th-TH"/>
        </w:rPr>
      </w:pPr>
    </w:p>
    <w:p w14:paraId="1EBEA816" w14:textId="77777777" w:rsidR="005E758D" w:rsidRPr="005E758D" w:rsidRDefault="005E758D" w:rsidP="005E758D">
      <w:pPr>
        <w:numPr>
          <w:ilvl w:val="0"/>
          <w:numId w:val="41"/>
        </w:numPr>
        <w:tabs>
          <w:tab w:val="left" w:pos="227"/>
          <w:tab w:val="left" w:pos="454"/>
          <w:tab w:val="left" w:pos="540"/>
          <w:tab w:val="left" w:pos="680"/>
          <w:tab w:val="left" w:pos="907"/>
          <w:tab w:val="left" w:pos="993"/>
          <w:tab w:val="left" w:pos="127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993" w:right="389" w:firstLine="0"/>
        <w:contextualSpacing/>
        <w:jc w:val="thaiDistribute"/>
        <w:rPr>
          <w:rFonts w:ascii="CordiaUPC" w:eastAsia="Times New Roman" w:hAnsi="CordiaUPC" w:cs="CordiaUPC"/>
          <w:sz w:val="26"/>
          <w:szCs w:val="26"/>
          <w:lang w:val="en-AU" w:bidi="th-TH"/>
        </w:rPr>
      </w:pPr>
      <w:r w:rsidRPr="005E758D">
        <w:rPr>
          <w:rFonts w:ascii="CordiaUPC" w:eastAsia="Times New Roman" w:hAnsi="CordiaUPC" w:cs="CordiaUPC"/>
          <w:sz w:val="26"/>
          <w:szCs w:val="26"/>
          <w:lang w:val="en-AU" w:bidi="th-TH"/>
        </w:rPr>
        <w:t xml:space="preserve">Payment of </w:t>
      </w:r>
      <w:r w:rsidRPr="005E758D">
        <w:rPr>
          <w:rFonts w:ascii="CordiaUPC" w:hAnsi="CordiaUPC" w:cs="CordiaUPC"/>
          <w:sz w:val="26"/>
          <w:szCs w:val="26"/>
          <w:lang w:eastAsia="en-GB"/>
        </w:rPr>
        <w:t>a dividend of Baht 0</w:t>
      </w:r>
      <w:r w:rsidRPr="005E758D">
        <w:rPr>
          <w:rFonts w:ascii="CordiaUPC" w:hAnsi="CordiaUPC" w:cs="CordiaUPC"/>
          <w:sz w:val="26"/>
          <w:szCs w:val="26"/>
          <w:cs/>
          <w:lang w:eastAsia="en-GB"/>
        </w:rPr>
        <w:t>.</w:t>
      </w:r>
      <w:r w:rsidRPr="005E758D">
        <w:rPr>
          <w:rFonts w:ascii="CordiaUPC" w:hAnsi="CordiaUPC" w:cs="CordiaUPC"/>
          <w:sz w:val="26"/>
          <w:szCs w:val="26"/>
          <w:lang w:eastAsia="en-GB"/>
        </w:rPr>
        <w:t>045 per share from the 2020 operating profit to the shareholders for a totalling of Baht 4,338 million. The Bank paid such dividend to its shareholders on 20 May 2021.</w:t>
      </w:r>
    </w:p>
    <w:p w14:paraId="13431CE7" w14:textId="77777777" w:rsidR="005E758D" w:rsidRPr="00754D90" w:rsidRDefault="005E758D" w:rsidP="005E758D">
      <w:pPr>
        <w:tabs>
          <w:tab w:val="left" w:pos="540"/>
          <w:tab w:val="left" w:pos="1080"/>
        </w:tabs>
        <w:spacing w:line="276" w:lineRule="auto"/>
        <w:ind w:right="389"/>
        <w:contextualSpacing/>
        <w:jc w:val="thaiDistribute"/>
        <w:rPr>
          <w:rFonts w:ascii="CordiaUPC" w:eastAsia="Times New Roman" w:hAnsi="CordiaUPC" w:cs="CordiaUPC"/>
          <w:sz w:val="10"/>
          <w:szCs w:val="10"/>
          <w:lang w:val="en-AU" w:bidi="th-TH"/>
        </w:rPr>
      </w:pPr>
    </w:p>
    <w:p w14:paraId="10B87348" w14:textId="77777777" w:rsidR="005E758D" w:rsidRPr="005E758D" w:rsidRDefault="005E758D" w:rsidP="005E758D">
      <w:pPr>
        <w:tabs>
          <w:tab w:val="right" w:pos="9360"/>
        </w:tabs>
        <w:spacing w:line="240" w:lineRule="atLeast"/>
        <w:ind w:left="900" w:hanging="360"/>
        <w:jc w:val="both"/>
        <w:rPr>
          <w:rFonts w:ascii="CordiaUPC" w:hAnsi="CordiaUPC" w:cs="CordiaUPC"/>
          <w:spacing w:val="-6"/>
          <w:sz w:val="26"/>
          <w:szCs w:val="26"/>
          <w:shd w:val="clear" w:color="auto" w:fill="FFFFFF"/>
        </w:rPr>
      </w:pPr>
      <w:r w:rsidRPr="005E758D">
        <w:rPr>
          <w:rFonts w:ascii="CordiaUPC" w:hAnsi="CordiaUPC" w:cs="CordiaUPC"/>
          <w:i/>
          <w:iCs/>
          <w:sz w:val="26"/>
          <w:szCs w:val="26"/>
        </w:rPr>
        <w:t>(b)</w:t>
      </w:r>
      <w:r w:rsidRPr="005E758D">
        <w:rPr>
          <w:rFonts w:ascii="CordiaUPC" w:hAnsi="CordiaUPC" w:cs="CordiaUPC"/>
          <w:sz w:val="26"/>
          <w:szCs w:val="26"/>
        </w:rPr>
        <w:tab/>
      </w:r>
      <w:r w:rsidRPr="005E758D">
        <w:rPr>
          <w:rFonts w:ascii="CordiaUPC" w:hAnsi="CordiaUPC" w:cs="CordiaUPC" w:hint="cs"/>
          <w:sz w:val="26"/>
          <w:szCs w:val="26"/>
        </w:rPr>
        <w:t xml:space="preserve">On 26 March 2020, the Board of Directors Meeting of the Bank passed a resolution approving the appropriation of </w:t>
      </w:r>
      <w:bookmarkStart w:id="37" w:name="_Hlk78120068"/>
      <w:r w:rsidRPr="005E758D">
        <w:rPr>
          <w:rFonts w:ascii="CordiaUPC" w:hAnsi="CordiaUPC" w:cs="CordiaUPC" w:hint="cs"/>
          <w:sz w:val="26"/>
          <w:szCs w:val="26"/>
        </w:rPr>
        <w:t>the 2019 operating profit and dividend payment</w:t>
      </w:r>
      <w:bookmarkEnd w:id="37"/>
      <w:r w:rsidRPr="005E758D">
        <w:rPr>
          <w:rFonts w:ascii="CordiaUPC" w:hAnsi="CordiaUPC" w:cs="CordiaUPC" w:hint="cs"/>
          <w:sz w:val="26"/>
          <w:szCs w:val="26"/>
        </w:rPr>
        <w:t>:</w:t>
      </w:r>
    </w:p>
    <w:p w14:paraId="0F2B4ED3" w14:textId="77777777" w:rsidR="005E758D" w:rsidRPr="00754D90" w:rsidRDefault="005E758D" w:rsidP="005E758D">
      <w:pPr>
        <w:tabs>
          <w:tab w:val="left" w:pos="540"/>
          <w:tab w:val="left" w:pos="1170"/>
          <w:tab w:val="right" w:pos="9360"/>
        </w:tabs>
        <w:spacing w:line="240" w:lineRule="exact"/>
        <w:ind w:left="547" w:right="9"/>
        <w:jc w:val="both"/>
        <w:rPr>
          <w:rFonts w:ascii="CordiaUPC" w:hAnsi="CordiaUPC" w:cs="CordiaUPC"/>
          <w:spacing w:val="-6"/>
          <w:sz w:val="16"/>
          <w:szCs w:val="16"/>
          <w:shd w:val="clear" w:color="auto" w:fill="FFFFFF"/>
        </w:rPr>
      </w:pPr>
    </w:p>
    <w:p w14:paraId="0B7BBAF0" w14:textId="77777777" w:rsidR="005E758D" w:rsidRPr="005E758D" w:rsidRDefault="005E758D" w:rsidP="005E758D">
      <w:pPr>
        <w:numPr>
          <w:ilvl w:val="0"/>
          <w:numId w:val="35"/>
        </w:numPr>
        <w:tabs>
          <w:tab w:val="left" w:pos="227"/>
          <w:tab w:val="left" w:pos="454"/>
          <w:tab w:val="left" w:pos="680"/>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93" w:hanging="93"/>
        <w:contextualSpacing/>
        <w:jc w:val="both"/>
        <w:rPr>
          <w:rFonts w:ascii="CordiaUPC" w:hAnsi="CordiaUPC" w:cs="CordiaUPC"/>
          <w:spacing w:val="-6"/>
          <w:sz w:val="26"/>
          <w:szCs w:val="26"/>
          <w:shd w:val="clear" w:color="auto" w:fill="FFFFFF"/>
        </w:rPr>
      </w:pPr>
      <w:r w:rsidRPr="005E758D">
        <w:rPr>
          <w:rFonts w:ascii="CordiaUPC" w:hAnsi="CordiaUPC" w:cs="CordiaUPC" w:hint="cs"/>
          <w:spacing w:val="-6"/>
          <w:sz w:val="26"/>
          <w:szCs w:val="26"/>
          <w:shd w:val="clear" w:color="auto" w:fill="FFFFFF"/>
          <w:cs/>
          <w:lang w:bidi="th-TH"/>
        </w:rPr>
        <w:t xml:space="preserve"> </w:t>
      </w:r>
      <w:r w:rsidRPr="005E758D">
        <w:rPr>
          <w:rFonts w:ascii="CordiaUPC" w:hAnsi="CordiaUPC" w:cs="CordiaUPC" w:hint="cs"/>
          <w:spacing w:val="-6"/>
          <w:sz w:val="26"/>
          <w:szCs w:val="26"/>
          <w:shd w:val="clear" w:color="auto" w:fill="FFFFFF"/>
        </w:rPr>
        <w:t>Appropriation of net profit of Baht 360 million to be legal reserve.</w:t>
      </w:r>
    </w:p>
    <w:p w14:paraId="24BF4B34" w14:textId="77777777" w:rsidR="005E758D" w:rsidRPr="00754D90" w:rsidRDefault="005E758D" w:rsidP="005E758D">
      <w:pPr>
        <w:spacing w:line="240" w:lineRule="atLeast"/>
        <w:ind w:left="993"/>
        <w:contextualSpacing/>
        <w:jc w:val="both"/>
        <w:rPr>
          <w:rFonts w:ascii="CordiaUPC" w:hAnsi="CordiaUPC" w:cs="CordiaUPC"/>
          <w:spacing w:val="-6"/>
          <w:sz w:val="12"/>
          <w:szCs w:val="12"/>
          <w:shd w:val="clear" w:color="auto" w:fill="FFFFFF"/>
        </w:rPr>
      </w:pPr>
    </w:p>
    <w:p w14:paraId="59B4BE57" w14:textId="77777777" w:rsidR="005E758D" w:rsidRPr="005E758D" w:rsidRDefault="005E758D" w:rsidP="005E758D">
      <w:pPr>
        <w:numPr>
          <w:ilvl w:val="0"/>
          <w:numId w:val="35"/>
        </w:numPr>
        <w:tabs>
          <w:tab w:val="left" w:pos="227"/>
          <w:tab w:val="left" w:pos="454"/>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70" w:hanging="270"/>
        <w:contextualSpacing/>
        <w:jc w:val="both"/>
        <w:rPr>
          <w:rFonts w:ascii="CordiaUPC" w:hAnsi="CordiaUPC" w:cs="CordiaUPC"/>
          <w:spacing w:val="-6"/>
          <w:sz w:val="26"/>
          <w:szCs w:val="26"/>
          <w:shd w:val="clear" w:color="auto" w:fill="FFFFFF"/>
        </w:rPr>
      </w:pPr>
      <w:r w:rsidRPr="005E758D">
        <w:rPr>
          <w:rFonts w:ascii="CordiaUPC" w:hAnsi="CordiaUPC" w:cs="CordiaUPC" w:hint="cs"/>
          <w:spacing w:val="-6"/>
          <w:sz w:val="26"/>
          <w:szCs w:val="26"/>
          <w:shd w:val="clear" w:color="auto" w:fill="FFFFFF"/>
          <w:cs/>
          <w:lang w:bidi="th-TH"/>
        </w:rPr>
        <w:t xml:space="preserve"> </w:t>
      </w:r>
      <w:r w:rsidRPr="005E758D">
        <w:rPr>
          <w:rFonts w:ascii="CordiaUPC" w:hAnsi="CordiaUPC" w:cs="CordiaUPC" w:hint="cs"/>
          <w:spacing w:val="-6"/>
          <w:sz w:val="26"/>
          <w:szCs w:val="26"/>
          <w:shd w:val="clear" w:color="auto" w:fill="FFFFFF"/>
        </w:rPr>
        <w:t>Payment of an interim dividend of Baht 0.01 per share to the Bank’s ordinary shareholders from its second half year 2019 operating results for a total of Baht 964 million. The Bank paid such dividend to its shareholders on 24 April 2020.</w:t>
      </w:r>
    </w:p>
    <w:p w14:paraId="05F6EF25" w14:textId="77777777" w:rsidR="005E758D" w:rsidRPr="00754D90" w:rsidRDefault="005E758D" w:rsidP="005E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Arial" w:hAnsi="Arial"/>
          <w:sz w:val="24"/>
          <w:szCs w:val="24"/>
          <w:lang w:bidi="th-TH"/>
        </w:rPr>
      </w:pPr>
    </w:p>
    <w:p w14:paraId="7CCD68D7" w14:textId="1BB9E0B2" w:rsidR="00B3056F" w:rsidRPr="00E44283" w:rsidRDefault="00145FB8" w:rsidP="0024357E">
      <w:pPr>
        <w:pStyle w:val="Heading1"/>
        <w:numPr>
          <w:ilvl w:val="0"/>
          <w:numId w:val="0"/>
        </w:numPr>
        <w:spacing w:before="0" w:after="0" w:line="240" w:lineRule="atLeast"/>
        <w:ind w:left="540" w:hanging="540"/>
        <w:rPr>
          <w:rFonts w:ascii="CordiaUPC" w:hAnsi="CordiaUPC" w:cs="CordiaUPC"/>
          <w:i w:val="0"/>
          <w:iCs/>
          <w:sz w:val="28"/>
          <w:szCs w:val="28"/>
        </w:rPr>
      </w:pPr>
      <w:r w:rsidRPr="00E44283">
        <w:rPr>
          <w:rFonts w:ascii="CordiaUPC" w:hAnsi="CordiaUPC" w:cs="CordiaUPC" w:hint="cs"/>
          <w:i w:val="0"/>
          <w:iCs/>
          <w:sz w:val="28"/>
          <w:szCs w:val="28"/>
        </w:rPr>
        <w:t>3</w:t>
      </w:r>
      <w:r w:rsidR="000F355C">
        <w:rPr>
          <w:rFonts w:ascii="CordiaUPC" w:hAnsi="CordiaUPC" w:cs="CordiaUPC"/>
          <w:i w:val="0"/>
          <w:iCs/>
          <w:sz w:val="28"/>
          <w:szCs w:val="28"/>
        </w:rPr>
        <w:t>3</w:t>
      </w:r>
      <w:r w:rsidR="0024357E" w:rsidRPr="00E44283">
        <w:rPr>
          <w:rFonts w:ascii="CordiaUPC" w:hAnsi="CordiaUPC" w:cs="CordiaUPC" w:hint="cs"/>
          <w:i w:val="0"/>
          <w:iCs/>
          <w:sz w:val="28"/>
          <w:szCs w:val="28"/>
        </w:rPr>
        <w:tab/>
      </w:r>
      <w:r w:rsidR="007F5238" w:rsidRPr="00E44283">
        <w:rPr>
          <w:rFonts w:ascii="CordiaUPC" w:hAnsi="CordiaUPC" w:cs="CordiaUPC" w:hint="cs"/>
          <w:i w:val="0"/>
          <w:iCs/>
          <w:sz w:val="28"/>
          <w:szCs w:val="28"/>
        </w:rPr>
        <w:t>Assets pledged as collateral</w:t>
      </w:r>
      <w:r w:rsidR="00B04F97" w:rsidRPr="00E44283">
        <w:rPr>
          <w:rFonts w:ascii="CordiaUPC" w:hAnsi="CordiaUPC" w:cs="CordiaUPC" w:hint="cs"/>
          <w:i w:val="0"/>
          <w:iCs/>
          <w:sz w:val="28"/>
          <w:szCs w:val="28"/>
        </w:rPr>
        <w:t xml:space="preserve"> and under restriction</w:t>
      </w:r>
    </w:p>
    <w:p w14:paraId="6F3C0ACC" w14:textId="77777777" w:rsidR="007F5238" w:rsidRPr="00E44283" w:rsidRDefault="007F5238" w:rsidP="00A327DD">
      <w:pPr>
        <w:pStyle w:val="index"/>
        <w:spacing w:after="0" w:line="160" w:lineRule="exact"/>
        <w:ind w:left="562"/>
        <w:rPr>
          <w:rFonts w:ascii="CordiaUPC" w:hAnsi="CordiaUPC" w:cs="CordiaUPC"/>
          <w:sz w:val="26"/>
          <w:szCs w:val="26"/>
          <w:lang w:val="en-US" w:bidi="th-TH"/>
        </w:rPr>
      </w:pPr>
    </w:p>
    <w:p w14:paraId="6D771657" w14:textId="43362142" w:rsidR="007F5238" w:rsidRPr="00E44283" w:rsidRDefault="007F5238" w:rsidP="00003E23">
      <w:pPr>
        <w:tabs>
          <w:tab w:val="left" w:pos="540"/>
          <w:tab w:val="left" w:pos="1170"/>
          <w:tab w:val="right" w:pos="9360"/>
        </w:tabs>
        <w:spacing w:line="240" w:lineRule="atLeast"/>
        <w:ind w:left="540" w:right="9"/>
        <w:jc w:val="both"/>
        <w:rPr>
          <w:rFonts w:ascii="CordiaUPC" w:hAnsi="CordiaUPC" w:cs="CordiaUPC"/>
          <w:sz w:val="26"/>
          <w:szCs w:val="26"/>
          <w:shd w:val="clear" w:color="auto" w:fill="FFFFFF"/>
        </w:rPr>
      </w:pPr>
      <w:r w:rsidRPr="00E44283">
        <w:rPr>
          <w:rFonts w:ascii="CordiaUPC" w:hAnsi="CordiaUPC" w:cs="CordiaUPC" w:hint="cs"/>
          <w:sz w:val="26"/>
          <w:szCs w:val="26"/>
          <w:shd w:val="clear" w:color="auto" w:fill="FFFFFF"/>
        </w:rPr>
        <w:t xml:space="preserve">Assets pledged as collateral </w:t>
      </w:r>
      <w:r w:rsidR="005E4E0E" w:rsidRPr="00E44283">
        <w:rPr>
          <w:rFonts w:ascii="CordiaUPC" w:hAnsi="CordiaUPC" w:cs="CordiaUPC" w:hint="cs"/>
          <w:sz w:val="26"/>
          <w:szCs w:val="26"/>
          <w:shd w:val="clear" w:color="auto" w:fill="FFFFFF"/>
        </w:rPr>
        <w:t xml:space="preserve">and under restriction </w:t>
      </w:r>
      <w:r w:rsidRPr="00E44283">
        <w:rPr>
          <w:rFonts w:ascii="CordiaUPC" w:hAnsi="CordiaUPC" w:cs="CordiaUPC" w:hint="cs"/>
          <w:sz w:val="26"/>
          <w:szCs w:val="26"/>
          <w:shd w:val="clear" w:color="auto" w:fill="FFFFFF"/>
        </w:rPr>
        <w:t xml:space="preserve">as </w:t>
      </w:r>
      <w:r w:rsidR="00B3019F" w:rsidRPr="00E44283">
        <w:rPr>
          <w:rFonts w:ascii="CordiaUPC" w:hAnsi="CordiaUPC" w:cs="CordiaUPC" w:hint="cs"/>
          <w:sz w:val="26"/>
          <w:szCs w:val="26"/>
          <w:shd w:val="clear" w:color="auto" w:fill="FFFFFF"/>
        </w:rPr>
        <w:t xml:space="preserve">at </w:t>
      </w:r>
      <w:bookmarkStart w:id="38" w:name="_Hlk35953399"/>
      <w:r w:rsidR="00003E23">
        <w:rPr>
          <w:rFonts w:ascii="CordiaUPC" w:hAnsi="CordiaUPC" w:cs="CordiaUPC"/>
          <w:sz w:val="26"/>
          <w:szCs w:val="26"/>
          <w:shd w:val="clear" w:color="auto" w:fill="FFFFFF"/>
        </w:rPr>
        <w:t xml:space="preserve">30 June 2021 and </w:t>
      </w:r>
      <w:r w:rsidR="008671F4" w:rsidRPr="00E44283">
        <w:rPr>
          <w:rFonts w:ascii="CordiaUPC" w:hAnsi="CordiaUPC" w:cs="CordiaUPC" w:hint="cs"/>
          <w:color w:val="000000"/>
          <w:sz w:val="26"/>
          <w:szCs w:val="26"/>
          <w:lang w:val="en-US" w:eastAsia="en-GB" w:bidi="th-TH"/>
        </w:rPr>
        <w:t xml:space="preserve">31 December </w:t>
      </w:r>
      <w:r w:rsidR="00500CAA" w:rsidRPr="00E44283">
        <w:rPr>
          <w:rFonts w:ascii="CordiaUPC" w:hAnsi="CordiaUPC" w:cs="CordiaUPC" w:hint="cs"/>
          <w:color w:val="000000"/>
          <w:sz w:val="26"/>
          <w:szCs w:val="26"/>
          <w:lang w:val="en-US" w:eastAsia="en-GB" w:bidi="th-TH"/>
        </w:rPr>
        <w:t>20</w:t>
      </w:r>
      <w:r w:rsidR="002F2D7A" w:rsidRPr="00E44283">
        <w:rPr>
          <w:rFonts w:ascii="CordiaUPC" w:hAnsi="CordiaUPC" w:cs="CordiaUPC" w:hint="cs"/>
          <w:color w:val="000000"/>
          <w:sz w:val="26"/>
          <w:szCs w:val="26"/>
          <w:lang w:val="en-US" w:eastAsia="en-GB" w:bidi="th-TH"/>
        </w:rPr>
        <w:t>20</w:t>
      </w:r>
      <w:r w:rsidR="00500CAA" w:rsidRPr="00E44283">
        <w:rPr>
          <w:rFonts w:ascii="CordiaUPC" w:hAnsi="CordiaUPC" w:cs="CordiaUPC" w:hint="cs"/>
          <w:color w:val="000000"/>
          <w:sz w:val="26"/>
          <w:szCs w:val="26"/>
          <w:lang w:val="en-US" w:eastAsia="en-GB" w:bidi="th-TH"/>
        </w:rPr>
        <w:t xml:space="preserve"> </w:t>
      </w:r>
      <w:bookmarkEnd w:id="38"/>
      <w:r w:rsidR="00B3019F" w:rsidRPr="00E44283">
        <w:rPr>
          <w:rFonts w:ascii="CordiaUPC" w:hAnsi="CordiaUPC" w:cs="CordiaUPC" w:hint="cs"/>
          <w:sz w:val="26"/>
          <w:szCs w:val="26"/>
          <w:shd w:val="clear" w:color="auto" w:fill="FFFFFF"/>
        </w:rPr>
        <w:t>were as follow</w:t>
      </w:r>
      <w:r w:rsidR="00726D7D" w:rsidRPr="00E44283">
        <w:rPr>
          <w:rFonts w:ascii="CordiaUPC" w:hAnsi="CordiaUPC" w:cs="CordiaUPC" w:hint="cs"/>
          <w:sz w:val="26"/>
          <w:szCs w:val="26"/>
          <w:shd w:val="clear" w:color="auto" w:fill="FFFFFF"/>
        </w:rPr>
        <w:t>s</w:t>
      </w:r>
      <w:r w:rsidRPr="00E44283">
        <w:rPr>
          <w:rFonts w:ascii="CordiaUPC" w:hAnsi="CordiaUPC" w:cs="CordiaUPC" w:hint="cs"/>
          <w:sz w:val="26"/>
          <w:szCs w:val="26"/>
          <w:shd w:val="clear" w:color="auto" w:fill="FFFFFF"/>
        </w:rPr>
        <w:t>:</w:t>
      </w:r>
    </w:p>
    <w:p w14:paraId="0CA0E68B" w14:textId="77777777" w:rsidR="00D0659A" w:rsidRPr="00E44283" w:rsidRDefault="00D0659A" w:rsidP="00A327DD">
      <w:pPr>
        <w:tabs>
          <w:tab w:val="left" w:pos="540"/>
          <w:tab w:val="left" w:pos="1170"/>
          <w:tab w:val="right" w:pos="9360"/>
        </w:tabs>
        <w:spacing w:line="160" w:lineRule="exact"/>
        <w:ind w:left="547" w:right="14"/>
        <w:jc w:val="both"/>
        <w:rPr>
          <w:rFonts w:ascii="CordiaUPC" w:hAnsi="CordiaUPC" w:cs="CordiaUPC"/>
          <w:sz w:val="26"/>
          <w:szCs w:val="26"/>
          <w:shd w:val="clear" w:color="auto" w:fill="FFFFFF"/>
        </w:rPr>
      </w:pPr>
    </w:p>
    <w:tbl>
      <w:tblPr>
        <w:tblW w:w="9645" w:type="dxa"/>
        <w:tblInd w:w="468" w:type="dxa"/>
        <w:tblLayout w:type="fixed"/>
        <w:tblLook w:val="00A0" w:firstRow="1" w:lastRow="0" w:firstColumn="1" w:lastColumn="0" w:noHBand="0" w:noVBand="0"/>
      </w:tblPr>
      <w:tblGrid>
        <w:gridCol w:w="4228"/>
        <w:gridCol w:w="1134"/>
        <w:gridCol w:w="236"/>
        <w:gridCol w:w="1224"/>
        <w:gridCol w:w="236"/>
        <w:gridCol w:w="1204"/>
        <w:gridCol w:w="239"/>
        <w:gridCol w:w="1144"/>
      </w:tblGrid>
      <w:tr w:rsidR="00774CD0" w:rsidRPr="00E44283" w14:paraId="2323008E" w14:textId="77777777" w:rsidTr="00A327DD">
        <w:tc>
          <w:tcPr>
            <w:tcW w:w="4228" w:type="dxa"/>
          </w:tcPr>
          <w:p w14:paraId="13B91B5F" w14:textId="77777777" w:rsidR="00774CD0" w:rsidRPr="00E44283" w:rsidRDefault="00774CD0" w:rsidP="00B036B5">
            <w:pPr>
              <w:spacing w:line="220" w:lineRule="exact"/>
              <w:ind w:left="180" w:hanging="180"/>
              <w:rPr>
                <w:rFonts w:ascii="CordiaUPC" w:hAnsi="CordiaUPC" w:cs="CordiaUPC"/>
                <w:b/>
                <w:bCs/>
                <w:sz w:val="26"/>
                <w:szCs w:val="26"/>
                <w:lang w:bidi="th-TH"/>
              </w:rPr>
            </w:pPr>
          </w:p>
        </w:tc>
        <w:tc>
          <w:tcPr>
            <w:tcW w:w="2594" w:type="dxa"/>
            <w:gridSpan w:val="3"/>
          </w:tcPr>
          <w:p w14:paraId="3F5BB9D1"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r w:rsidRPr="00E44283">
              <w:rPr>
                <w:rFonts w:ascii="CordiaUPC" w:hAnsi="CordiaUPC" w:cs="CordiaUPC" w:hint="cs"/>
                <w:b/>
                <w:bCs/>
                <w:sz w:val="26"/>
                <w:szCs w:val="26"/>
                <w:lang w:bidi="th-TH"/>
              </w:rPr>
              <w:t xml:space="preserve">Consolidated </w:t>
            </w:r>
          </w:p>
        </w:tc>
        <w:tc>
          <w:tcPr>
            <w:tcW w:w="236" w:type="dxa"/>
          </w:tcPr>
          <w:p w14:paraId="3CF46A82"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p>
        </w:tc>
        <w:tc>
          <w:tcPr>
            <w:tcW w:w="2587" w:type="dxa"/>
            <w:gridSpan w:val="3"/>
          </w:tcPr>
          <w:p w14:paraId="07A6C011" w14:textId="77777777" w:rsidR="00774CD0" w:rsidRPr="00E44283" w:rsidRDefault="00774CD0" w:rsidP="00B036B5">
            <w:pPr>
              <w:spacing w:line="220" w:lineRule="exact"/>
              <w:ind w:left="-81" w:right="-54"/>
              <w:jc w:val="center"/>
              <w:rPr>
                <w:rFonts w:ascii="CordiaUPC" w:hAnsi="CordiaUPC" w:cs="CordiaUPC"/>
                <w:b/>
                <w:bCs/>
                <w:sz w:val="26"/>
                <w:szCs w:val="26"/>
                <w:lang w:bidi="th-TH"/>
              </w:rPr>
            </w:pPr>
            <w:r w:rsidRPr="00E44283">
              <w:rPr>
                <w:rFonts w:ascii="CordiaUPC" w:hAnsi="CordiaUPC" w:cs="CordiaUPC" w:hint="cs"/>
                <w:b/>
                <w:bCs/>
                <w:sz w:val="26"/>
                <w:szCs w:val="26"/>
                <w:lang w:bidi="th-TH"/>
              </w:rPr>
              <w:t>Bank only</w:t>
            </w:r>
          </w:p>
        </w:tc>
      </w:tr>
      <w:tr w:rsidR="00003E23" w:rsidRPr="00E44283" w14:paraId="7B932406" w14:textId="77777777" w:rsidTr="008671F4">
        <w:tc>
          <w:tcPr>
            <w:tcW w:w="4228" w:type="dxa"/>
          </w:tcPr>
          <w:p w14:paraId="0139D769" w14:textId="77777777" w:rsidR="00003E23" w:rsidRPr="00E44283" w:rsidRDefault="00003E23" w:rsidP="00003E23">
            <w:pPr>
              <w:spacing w:line="220" w:lineRule="exact"/>
              <w:ind w:left="180" w:hanging="180"/>
              <w:rPr>
                <w:rFonts w:ascii="CordiaUPC" w:hAnsi="CordiaUPC" w:cs="CordiaUPC"/>
                <w:b/>
                <w:bCs/>
                <w:sz w:val="26"/>
                <w:szCs w:val="26"/>
                <w:lang w:bidi="th-TH"/>
              </w:rPr>
            </w:pPr>
          </w:p>
        </w:tc>
        <w:tc>
          <w:tcPr>
            <w:tcW w:w="1134" w:type="dxa"/>
            <w:vAlign w:val="bottom"/>
          </w:tcPr>
          <w:p w14:paraId="23098B4C" w14:textId="38C5CF6E" w:rsidR="00003E23" w:rsidRPr="00E44283" w:rsidRDefault="00003E23" w:rsidP="00003E23">
            <w:pPr>
              <w:spacing w:line="220" w:lineRule="exact"/>
              <w:ind w:left="-108" w:right="-108"/>
              <w:jc w:val="center"/>
              <w:rPr>
                <w:rFonts w:ascii="CordiaUPC" w:hAnsi="CordiaUPC" w:cs="CordiaUPC"/>
                <w:sz w:val="26"/>
                <w:szCs w:val="26"/>
              </w:rPr>
            </w:pPr>
            <w:r>
              <w:rPr>
                <w:rFonts w:ascii="CordiaUPC" w:hAnsi="CordiaUPC" w:cs="CordiaUPC"/>
                <w:sz w:val="26"/>
                <w:szCs w:val="26"/>
                <w:shd w:val="clear" w:color="auto" w:fill="FFFFFF"/>
              </w:rPr>
              <w:t>30 June</w:t>
            </w:r>
          </w:p>
        </w:tc>
        <w:tc>
          <w:tcPr>
            <w:tcW w:w="236" w:type="dxa"/>
          </w:tcPr>
          <w:p w14:paraId="4031A645" w14:textId="77777777" w:rsidR="00003E23" w:rsidRPr="00E44283" w:rsidRDefault="00003E23" w:rsidP="00003E23">
            <w:pPr>
              <w:spacing w:line="220" w:lineRule="exact"/>
              <w:ind w:left="-108" w:right="-108"/>
              <w:rPr>
                <w:rFonts w:ascii="CordiaUPC" w:hAnsi="CordiaUPC" w:cs="CordiaUPC"/>
                <w:sz w:val="26"/>
                <w:szCs w:val="26"/>
                <w:rtl/>
                <w:cs/>
              </w:rPr>
            </w:pPr>
          </w:p>
        </w:tc>
        <w:tc>
          <w:tcPr>
            <w:tcW w:w="1224" w:type="dxa"/>
          </w:tcPr>
          <w:p w14:paraId="4BC48B3B" w14:textId="0028D701" w:rsidR="00003E23" w:rsidRPr="00E44283" w:rsidRDefault="00003E23" w:rsidP="00003E23">
            <w:pPr>
              <w:spacing w:line="220" w:lineRule="exact"/>
              <w:ind w:left="-108" w:right="-108"/>
              <w:jc w:val="center"/>
              <w:rPr>
                <w:rFonts w:ascii="CordiaUPC" w:hAnsi="CordiaUPC" w:cs="CordiaUPC"/>
                <w:spacing w:val="-4"/>
                <w:sz w:val="26"/>
                <w:szCs w:val="26"/>
              </w:rPr>
            </w:pPr>
            <w:r w:rsidRPr="00E44283">
              <w:rPr>
                <w:rFonts w:ascii="CordiaUPC" w:hAnsi="CordiaUPC" w:cs="CordiaUPC" w:hint="cs"/>
                <w:color w:val="000000"/>
                <w:sz w:val="26"/>
                <w:szCs w:val="26"/>
                <w:lang w:val="en-US" w:eastAsia="en-GB" w:bidi="th-TH"/>
              </w:rPr>
              <w:t>31 December</w:t>
            </w:r>
          </w:p>
        </w:tc>
        <w:tc>
          <w:tcPr>
            <w:tcW w:w="236" w:type="dxa"/>
          </w:tcPr>
          <w:p w14:paraId="4E1E36A4" w14:textId="77777777" w:rsidR="00003E23" w:rsidRPr="00E44283" w:rsidRDefault="00003E23" w:rsidP="00003E23">
            <w:pPr>
              <w:spacing w:line="220" w:lineRule="exact"/>
              <w:ind w:left="-108" w:right="-108"/>
              <w:jc w:val="center"/>
              <w:rPr>
                <w:rFonts w:ascii="CordiaUPC" w:hAnsi="CordiaUPC" w:cs="CordiaUPC"/>
                <w:sz w:val="26"/>
                <w:szCs w:val="26"/>
              </w:rPr>
            </w:pPr>
          </w:p>
        </w:tc>
        <w:tc>
          <w:tcPr>
            <w:tcW w:w="1204" w:type="dxa"/>
            <w:vAlign w:val="bottom"/>
          </w:tcPr>
          <w:p w14:paraId="7823141B" w14:textId="068348AF" w:rsidR="00003E23" w:rsidRPr="00E44283" w:rsidRDefault="00003E23" w:rsidP="00003E23">
            <w:pPr>
              <w:spacing w:line="220" w:lineRule="exact"/>
              <w:ind w:left="-108" w:right="-108"/>
              <w:jc w:val="center"/>
              <w:rPr>
                <w:rFonts w:ascii="CordiaUPC" w:hAnsi="CordiaUPC" w:cs="CordiaUPC"/>
                <w:sz w:val="26"/>
                <w:szCs w:val="26"/>
              </w:rPr>
            </w:pPr>
            <w:r>
              <w:rPr>
                <w:rFonts w:ascii="CordiaUPC" w:hAnsi="CordiaUPC" w:cs="CordiaUPC"/>
                <w:sz w:val="26"/>
                <w:szCs w:val="26"/>
                <w:shd w:val="clear" w:color="auto" w:fill="FFFFFF"/>
              </w:rPr>
              <w:t>30 June</w:t>
            </w:r>
          </w:p>
        </w:tc>
        <w:tc>
          <w:tcPr>
            <w:tcW w:w="239" w:type="dxa"/>
          </w:tcPr>
          <w:p w14:paraId="74C74A8A" w14:textId="77777777" w:rsidR="00003E23" w:rsidRPr="00E44283" w:rsidRDefault="00003E23" w:rsidP="00003E23">
            <w:pPr>
              <w:spacing w:line="220" w:lineRule="exact"/>
              <w:ind w:left="-108" w:right="-108"/>
              <w:rPr>
                <w:rFonts w:ascii="CordiaUPC" w:hAnsi="CordiaUPC" w:cs="CordiaUPC"/>
                <w:sz w:val="26"/>
                <w:szCs w:val="26"/>
                <w:rtl/>
                <w:cs/>
              </w:rPr>
            </w:pPr>
          </w:p>
        </w:tc>
        <w:tc>
          <w:tcPr>
            <w:tcW w:w="1144" w:type="dxa"/>
          </w:tcPr>
          <w:p w14:paraId="1C837E5B" w14:textId="758812F3" w:rsidR="00003E23" w:rsidRPr="00E44283" w:rsidRDefault="00003E23" w:rsidP="00003E23">
            <w:pPr>
              <w:spacing w:line="220" w:lineRule="exact"/>
              <w:ind w:left="-108" w:right="-108"/>
              <w:jc w:val="center"/>
              <w:rPr>
                <w:rFonts w:ascii="CordiaUPC" w:hAnsi="CordiaUPC" w:cs="CordiaUPC"/>
                <w:spacing w:val="-4"/>
                <w:sz w:val="26"/>
                <w:szCs w:val="26"/>
              </w:rPr>
            </w:pPr>
            <w:r w:rsidRPr="00E44283">
              <w:rPr>
                <w:rFonts w:ascii="CordiaUPC" w:hAnsi="CordiaUPC" w:cs="CordiaUPC" w:hint="cs"/>
                <w:color w:val="000000"/>
                <w:sz w:val="26"/>
                <w:szCs w:val="26"/>
                <w:lang w:val="en-US" w:eastAsia="en-GB" w:bidi="th-TH"/>
              </w:rPr>
              <w:t>31 December</w:t>
            </w:r>
          </w:p>
        </w:tc>
      </w:tr>
      <w:tr w:rsidR="00003E23" w:rsidRPr="00E44283" w14:paraId="45008209" w14:textId="77777777" w:rsidTr="008671F4">
        <w:tc>
          <w:tcPr>
            <w:tcW w:w="4228" w:type="dxa"/>
          </w:tcPr>
          <w:p w14:paraId="3C59BB54" w14:textId="77777777" w:rsidR="00003E23" w:rsidRPr="00E44283" w:rsidRDefault="00003E23" w:rsidP="00003E23">
            <w:pPr>
              <w:spacing w:line="220" w:lineRule="exact"/>
              <w:ind w:left="180" w:hanging="180"/>
              <w:rPr>
                <w:rFonts w:ascii="CordiaUPC" w:hAnsi="CordiaUPC" w:cs="CordiaUPC"/>
                <w:b/>
                <w:bCs/>
                <w:sz w:val="26"/>
                <w:szCs w:val="26"/>
                <w:lang w:bidi="th-TH"/>
              </w:rPr>
            </w:pPr>
          </w:p>
        </w:tc>
        <w:tc>
          <w:tcPr>
            <w:tcW w:w="1134" w:type="dxa"/>
            <w:vAlign w:val="bottom"/>
          </w:tcPr>
          <w:p w14:paraId="59744BCC" w14:textId="54C31809" w:rsidR="00003E23" w:rsidRPr="00E44283" w:rsidRDefault="00003E23" w:rsidP="00003E23">
            <w:pPr>
              <w:spacing w:line="220" w:lineRule="exact"/>
              <w:ind w:left="-108" w:right="-108"/>
              <w:jc w:val="center"/>
              <w:rPr>
                <w:rFonts w:ascii="CordiaUPC" w:hAnsi="CordiaUPC" w:cs="CordiaUPC"/>
                <w:sz w:val="26"/>
                <w:szCs w:val="26"/>
              </w:rPr>
            </w:pPr>
            <w:r w:rsidRPr="00E44283">
              <w:rPr>
                <w:rFonts w:ascii="CordiaUPC" w:hAnsi="CordiaUPC" w:cs="CordiaUPC" w:hint="cs"/>
                <w:sz w:val="26"/>
                <w:szCs w:val="26"/>
              </w:rPr>
              <w:t>202</w:t>
            </w:r>
            <w:r>
              <w:rPr>
                <w:rFonts w:ascii="CordiaUPC" w:hAnsi="CordiaUPC" w:cs="CordiaUPC"/>
                <w:sz w:val="26"/>
                <w:szCs w:val="26"/>
              </w:rPr>
              <w:t>1</w:t>
            </w:r>
          </w:p>
        </w:tc>
        <w:tc>
          <w:tcPr>
            <w:tcW w:w="236" w:type="dxa"/>
          </w:tcPr>
          <w:p w14:paraId="5D8CB97C" w14:textId="77777777" w:rsidR="00003E23" w:rsidRPr="00E44283" w:rsidRDefault="00003E23" w:rsidP="00003E23">
            <w:pPr>
              <w:spacing w:line="220" w:lineRule="exact"/>
              <w:ind w:left="-108" w:right="-108"/>
              <w:rPr>
                <w:rFonts w:ascii="CordiaUPC" w:hAnsi="CordiaUPC" w:cs="CordiaUPC"/>
                <w:sz w:val="26"/>
                <w:szCs w:val="26"/>
                <w:rtl/>
                <w:cs/>
              </w:rPr>
            </w:pPr>
          </w:p>
        </w:tc>
        <w:tc>
          <w:tcPr>
            <w:tcW w:w="1224" w:type="dxa"/>
          </w:tcPr>
          <w:p w14:paraId="7AB4A4DB" w14:textId="08C7C9DC" w:rsidR="00003E23" w:rsidRPr="00E44283" w:rsidRDefault="00003E23" w:rsidP="00003E23">
            <w:pPr>
              <w:spacing w:line="220" w:lineRule="exact"/>
              <w:ind w:left="-108" w:right="-108"/>
              <w:jc w:val="center"/>
              <w:rPr>
                <w:rFonts w:ascii="CordiaUPC" w:hAnsi="CordiaUPC" w:cs="CordiaUPC"/>
                <w:spacing w:val="-4"/>
                <w:sz w:val="26"/>
                <w:szCs w:val="26"/>
              </w:rPr>
            </w:pPr>
            <w:r w:rsidRPr="00E44283">
              <w:rPr>
                <w:rFonts w:ascii="CordiaUPC" w:hAnsi="CordiaUPC" w:cs="CordiaUPC" w:hint="cs"/>
                <w:spacing w:val="-4"/>
                <w:sz w:val="26"/>
                <w:szCs w:val="26"/>
              </w:rPr>
              <w:t>20</w:t>
            </w:r>
            <w:r>
              <w:rPr>
                <w:rFonts w:ascii="CordiaUPC" w:hAnsi="CordiaUPC" w:cs="CordiaUPC"/>
                <w:spacing w:val="-4"/>
                <w:sz w:val="26"/>
                <w:szCs w:val="26"/>
              </w:rPr>
              <w:t>20</w:t>
            </w:r>
          </w:p>
        </w:tc>
        <w:tc>
          <w:tcPr>
            <w:tcW w:w="236" w:type="dxa"/>
          </w:tcPr>
          <w:p w14:paraId="7F256B74" w14:textId="77777777" w:rsidR="00003E23" w:rsidRPr="00E44283" w:rsidRDefault="00003E23" w:rsidP="00003E23">
            <w:pPr>
              <w:spacing w:line="220" w:lineRule="exact"/>
              <w:ind w:left="-108" w:right="-108"/>
              <w:jc w:val="center"/>
              <w:rPr>
                <w:rFonts w:ascii="CordiaUPC" w:hAnsi="CordiaUPC" w:cs="CordiaUPC"/>
                <w:sz w:val="26"/>
                <w:szCs w:val="26"/>
              </w:rPr>
            </w:pPr>
          </w:p>
        </w:tc>
        <w:tc>
          <w:tcPr>
            <w:tcW w:w="1204" w:type="dxa"/>
            <w:vAlign w:val="bottom"/>
          </w:tcPr>
          <w:p w14:paraId="599831C2" w14:textId="7B37184A" w:rsidR="00003E23" w:rsidRPr="00E44283" w:rsidRDefault="00003E23" w:rsidP="00003E23">
            <w:pPr>
              <w:spacing w:line="220" w:lineRule="exact"/>
              <w:ind w:left="-108" w:right="-108"/>
              <w:jc w:val="center"/>
              <w:rPr>
                <w:rFonts w:ascii="CordiaUPC" w:hAnsi="CordiaUPC" w:cs="CordiaUPC"/>
                <w:sz w:val="26"/>
                <w:szCs w:val="26"/>
              </w:rPr>
            </w:pPr>
            <w:r w:rsidRPr="00E44283">
              <w:rPr>
                <w:rFonts w:ascii="CordiaUPC" w:hAnsi="CordiaUPC" w:cs="CordiaUPC" w:hint="cs"/>
                <w:sz w:val="26"/>
                <w:szCs w:val="26"/>
              </w:rPr>
              <w:t>202</w:t>
            </w:r>
            <w:r>
              <w:rPr>
                <w:rFonts w:ascii="CordiaUPC" w:hAnsi="CordiaUPC" w:cs="CordiaUPC"/>
                <w:sz w:val="26"/>
                <w:szCs w:val="26"/>
              </w:rPr>
              <w:t>1</w:t>
            </w:r>
          </w:p>
        </w:tc>
        <w:tc>
          <w:tcPr>
            <w:tcW w:w="239" w:type="dxa"/>
          </w:tcPr>
          <w:p w14:paraId="3EB9B99E" w14:textId="77777777" w:rsidR="00003E23" w:rsidRPr="00E44283" w:rsidRDefault="00003E23" w:rsidP="00003E23">
            <w:pPr>
              <w:spacing w:line="220" w:lineRule="exact"/>
              <w:ind w:left="-108" w:right="-108"/>
              <w:rPr>
                <w:rFonts w:ascii="CordiaUPC" w:hAnsi="CordiaUPC" w:cs="CordiaUPC"/>
                <w:sz w:val="26"/>
                <w:szCs w:val="26"/>
                <w:rtl/>
                <w:cs/>
              </w:rPr>
            </w:pPr>
          </w:p>
        </w:tc>
        <w:tc>
          <w:tcPr>
            <w:tcW w:w="1144" w:type="dxa"/>
          </w:tcPr>
          <w:p w14:paraId="7612A994" w14:textId="57FB0D25" w:rsidR="00003E23" w:rsidRPr="00E44283" w:rsidRDefault="00003E23" w:rsidP="00003E23">
            <w:pPr>
              <w:spacing w:line="220" w:lineRule="exact"/>
              <w:ind w:left="-108" w:right="-108"/>
              <w:jc w:val="center"/>
              <w:rPr>
                <w:rFonts w:ascii="CordiaUPC" w:hAnsi="CordiaUPC" w:cs="CordiaUPC"/>
                <w:spacing w:val="-4"/>
                <w:sz w:val="26"/>
                <w:szCs w:val="26"/>
              </w:rPr>
            </w:pPr>
            <w:r w:rsidRPr="00E44283">
              <w:rPr>
                <w:rFonts w:ascii="CordiaUPC" w:hAnsi="CordiaUPC" w:cs="CordiaUPC" w:hint="cs"/>
                <w:spacing w:val="-4"/>
                <w:sz w:val="26"/>
                <w:szCs w:val="26"/>
              </w:rPr>
              <w:t>20</w:t>
            </w:r>
            <w:r>
              <w:rPr>
                <w:rFonts w:ascii="CordiaUPC" w:hAnsi="CordiaUPC" w:cs="CordiaUPC"/>
                <w:spacing w:val="-4"/>
                <w:sz w:val="26"/>
                <w:szCs w:val="26"/>
              </w:rPr>
              <w:t>20</w:t>
            </w:r>
          </w:p>
        </w:tc>
      </w:tr>
      <w:tr w:rsidR="00003E23" w:rsidRPr="00E44283" w14:paraId="6917E64B" w14:textId="77777777" w:rsidTr="00A327DD">
        <w:tc>
          <w:tcPr>
            <w:tcW w:w="4228" w:type="dxa"/>
            <w:hideMark/>
          </w:tcPr>
          <w:p w14:paraId="56D9F882" w14:textId="77777777" w:rsidR="00003E23" w:rsidRPr="00E44283" w:rsidRDefault="00003E23" w:rsidP="00003E23">
            <w:pPr>
              <w:spacing w:line="220" w:lineRule="exact"/>
              <w:rPr>
                <w:rFonts w:ascii="CordiaUPC" w:hAnsi="CordiaUPC" w:cs="CordiaUPC"/>
                <w:color w:val="000000"/>
                <w:sz w:val="26"/>
                <w:szCs w:val="26"/>
              </w:rPr>
            </w:pPr>
          </w:p>
        </w:tc>
        <w:tc>
          <w:tcPr>
            <w:tcW w:w="5417" w:type="dxa"/>
            <w:gridSpan w:val="7"/>
          </w:tcPr>
          <w:p w14:paraId="031F76A9" w14:textId="77777777" w:rsidR="00003E23" w:rsidRPr="00E44283" w:rsidRDefault="00003E23" w:rsidP="00003E23">
            <w:pPr>
              <w:spacing w:line="220" w:lineRule="exact"/>
              <w:jc w:val="center"/>
              <w:rPr>
                <w:rFonts w:ascii="CordiaUPC" w:hAnsi="CordiaUPC" w:cs="CordiaUPC"/>
                <w:i/>
                <w:iCs/>
                <w:snapToGrid w:val="0"/>
                <w:sz w:val="26"/>
                <w:szCs w:val="26"/>
                <w:lang w:val="en-US" w:eastAsia="th-TH" w:bidi="th-TH"/>
              </w:rPr>
            </w:pPr>
            <w:r w:rsidRPr="00E44283">
              <w:rPr>
                <w:rFonts w:ascii="CordiaUPC" w:hAnsi="CordiaUPC" w:cs="CordiaUPC" w:hint="cs"/>
                <w:i/>
                <w:iCs/>
                <w:snapToGrid w:val="0"/>
                <w:sz w:val="26"/>
                <w:szCs w:val="26"/>
                <w:lang w:val="en-US" w:eastAsia="th-TH" w:bidi="th-TH"/>
              </w:rPr>
              <w:t>(in million Baht)</w:t>
            </w:r>
          </w:p>
        </w:tc>
      </w:tr>
      <w:tr w:rsidR="00003E23" w:rsidRPr="00E44283" w14:paraId="7F9F09FC" w14:textId="77777777" w:rsidTr="008671F4">
        <w:tc>
          <w:tcPr>
            <w:tcW w:w="4228" w:type="dxa"/>
          </w:tcPr>
          <w:p w14:paraId="54EAAE3A" w14:textId="77777777" w:rsidR="00003E23" w:rsidRPr="00E44283" w:rsidRDefault="00003E23" w:rsidP="00003E23">
            <w:pPr>
              <w:spacing w:line="220" w:lineRule="exact"/>
              <w:rPr>
                <w:rFonts w:ascii="CordiaUPC" w:hAnsi="CordiaUPC" w:cs="CordiaUPC"/>
                <w:color w:val="000000"/>
                <w:sz w:val="26"/>
                <w:szCs w:val="26"/>
              </w:rPr>
            </w:pPr>
            <w:r w:rsidRPr="00E44283">
              <w:rPr>
                <w:rFonts w:ascii="CordiaUPC" w:hAnsi="CordiaUPC" w:cs="CordiaUPC" w:hint="cs"/>
                <w:color w:val="000000"/>
                <w:sz w:val="26"/>
                <w:szCs w:val="26"/>
              </w:rPr>
              <w:t>Interbank and money market items</w:t>
            </w:r>
          </w:p>
        </w:tc>
        <w:tc>
          <w:tcPr>
            <w:tcW w:w="1134" w:type="dxa"/>
            <w:vAlign w:val="bottom"/>
          </w:tcPr>
          <w:p w14:paraId="4A2AD5E4" w14:textId="77777777" w:rsidR="00003E23" w:rsidRPr="00E44283" w:rsidRDefault="00003E23" w:rsidP="00003E23">
            <w:pPr>
              <w:spacing w:line="220" w:lineRule="exact"/>
              <w:ind w:right="162"/>
              <w:jc w:val="right"/>
              <w:rPr>
                <w:rFonts w:ascii="CordiaUPC" w:hAnsi="CordiaUPC" w:cs="CordiaUPC"/>
                <w:sz w:val="26"/>
                <w:szCs w:val="26"/>
              </w:rPr>
            </w:pPr>
          </w:p>
        </w:tc>
        <w:tc>
          <w:tcPr>
            <w:tcW w:w="236" w:type="dxa"/>
            <w:vAlign w:val="bottom"/>
          </w:tcPr>
          <w:p w14:paraId="685C581A"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tcPr>
          <w:p w14:paraId="39ACDA34" w14:textId="77777777" w:rsidR="00003E23" w:rsidRPr="00E44283" w:rsidRDefault="00003E23" w:rsidP="00003E23">
            <w:pPr>
              <w:spacing w:line="220" w:lineRule="exact"/>
              <w:ind w:right="162"/>
              <w:jc w:val="right"/>
              <w:rPr>
                <w:rFonts w:ascii="CordiaUPC" w:hAnsi="CordiaUPC" w:cs="CordiaUPC"/>
                <w:sz w:val="26"/>
                <w:szCs w:val="26"/>
              </w:rPr>
            </w:pPr>
          </w:p>
        </w:tc>
        <w:tc>
          <w:tcPr>
            <w:tcW w:w="236" w:type="dxa"/>
          </w:tcPr>
          <w:p w14:paraId="373BC0ED" w14:textId="77777777" w:rsidR="00003E23" w:rsidRPr="00E44283" w:rsidRDefault="00003E23" w:rsidP="00003E23">
            <w:pPr>
              <w:spacing w:line="220" w:lineRule="exact"/>
              <w:ind w:right="162"/>
              <w:jc w:val="right"/>
              <w:rPr>
                <w:rFonts w:ascii="CordiaUPC" w:hAnsi="CordiaUPC" w:cs="CordiaUPC"/>
                <w:sz w:val="26"/>
                <w:szCs w:val="26"/>
              </w:rPr>
            </w:pPr>
          </w:p>
        </w:tc>
        <w:tc>
          <w:tcPr>
            <w:tcW w:w="1204" w:type="dxa"/>
          </w:tcPr>
          <w:p w14:paraId="0A651B3E" w14:textId="77777777" w:rsidR="00003E23" w:rsidRPr="00E44283" w:rsidRDefault="00003E23" w:rsidP="00003E23">
            <w:pPr>
              <w:spacing w:line="220" w:lineRule="exact"/>
              <w:ind w:right="162"/>
              <w:jc w:val="right"/>
              <w:rPr>
                <w:rFonts w:ascii="CordiaUPC" w:hAnsi="CordiaUPC" w:cs="CordiaUPC"/>
                <w:sz w:val="26"/>
                <w:szCs w:val="26"/>
              </w:rPr>
            </w:pPr>
          </w:p>
        </w:tc>
        <w:tc>
          <w:tcPr>
            <w:tcW w:w="239" w:type="dxa"/>
          </w:tcPr>
          <w:p w14:paraId="63D2D683" w14:textId="77777777" w:rsidR="00003E23" w:rsidRPr="00E44283" w:rsidRDefault="00003E23" w:rsidP="00003E23">
            <w:pPr>
              <w:spacing w:line="220" w:lineRule="exact"/>
              <w:ind w:right="162"/>
              <w:jc w:val="right"/>
              <w:rPr>
                <w:rFonts w:ascii="CordiaUPC" w:hAnsi="CordiaUPC" w:cs="CordiaUPC"/>
                <w:sz w:val="26"/>
                <w:szCs w:val="26"/>
              </w:rPr>
            </w:pPr>
          </w:p>
        </w:tc>
        <w:tc>
          <w:tcPr>
            <w:tcW w:w="1144" w:type="dxa"/>
          </w:tcPr>
          <w:p w14:paraId="2A7C5A40" w14:textId="77777777" w:rsidR="00003E23" w:rsidRPr="00E44283" w:rsidRDefault="00003E23" w:rsidP="00003E23">
            <w:pPr>
              <w:spacing w:line="220" w:lineRule="exact"/>
              <w:ind w:right="162"/>
              <w:jc w:val="right"/>
              <w:rPr>
                <w:rFonts w:ascii="CordiaUPC" w:hAnsi="CordiaUPC" w:cs="CordiaUPC"/>
                <w:sz w:val="26"/>
                <w:szCs w:val="26"/>
              </w:rPr>
            </w:pPr>
          </w:p>
        </w:tc>
      </w:tr>
      <w:tr w:rsidR="00003E23" w:rsidRPr="00E44283" w14:paraId="7C897152" w14:textId="77777777" w:rsidTr="008671F4">
        <w:tc>
          <w:tcPr>
            <w:tcW w:w="4228" w:type="dxa"/>
          </w:tcPr>
          <w:p w14:paraId="3297C4CB" w14:textId="1CE85408" w:rsidR="00003E23" w:rsidRPr="000F355C" w:rsidRDefault="000F355C" w:rsidP="000F355C">
            <w:pPr>
              <w:spacing w:line="220" w:lineRule="exact"/>
              <w:ind w:right="-108"/>
              <w:rPr>
                <w:rFonts w:ascii="CordiaUPC" w:hAnsi="CordiaUPC" w:cs="CordiaUPC"/>
                <w:color w:val="000000"/>
                <w:sz w:val="26"/>
                <w:szCs w:val="26"/>
              </w:rPr>
            </w:pPr>
            <w:r>
              <w:rPr>
                <w:rFonts w:ascii="CordiaUPC" w:hAnsi="CordiaUPC" w:cs="CordiaUPC"/>
                <w:sz w:val="26"/>
                <w:szCs w:val="26"/>
                <w:lang w:val="en-US"/>
              </w:rPr>
              <w:t xml:space="preserve">- </w:t>
            </w:r>
            <w:r w:rsidR="00003E23" w:rsidRPr="000F355C">
              <w:rPr>
                <w:rFonts w:ascii="CordiaUPC" w:hAnsi="CordiaUPC" w:cs="CordiaUPC" w:hint="cs"/>
                <w:sz w:val="26"/>
                <w:szCs w:val="26"/>
                <w:lang w:val="en-US"/>
              </w:rPr>
              <w:t>Placed at insurance registrar</w:t>
            </w:r>
          </w:p>
        </w:tc>
        <w:tc>
          <w:tcPr>
            <w:tcW w:w="1134" w:type="dxa"/>
            <w:vAlign w:val="bottom"/>
          </w:tcPr>
          <w:p w14:paraId="03656E46" w14:textId="0F5090BE" w:rsidR="00003E23" w:rsidRPr="00E44283" w:rsidRDefault="00E50BC1" w:rsidP="00003E23">
            <w:pPr>
              <w:tabs>
                <w:tab w:val="decimal" w:pos="885"/>
              </w:tabs>
              <w:spacing w:line="220" w:lineRule="exact"/>
              <w:rPr>
                <w:rFonts w:ascii="CordiaUPC" w:hAnsi="CordiaUPC" w:cs="CordiaUPC"/>
                <w:sz w:val="26"/>
                <w:szCs w:val="26"/>
              </w:rPr>
            </w:pPr>
            <w:r>
              <w:rPr>
                <w:rFonts w:ascii="CordiaUPC" w:hAnsi="CordiaUPC" w:cs="CordiaUPC"/>
                <w:sz w:val="26"/>
                <w:szCs w:val="26"/>
              </w:rPr>
              <w:t>1</w:t>
            </w:r>
          </w:p>
        </w:tc>
        <w:tc>
          <w:tcPr>
            <w:tcW w:w="236" w:type="dxa"/>
            <w:vAlign w:val="bottom"/>
          </w:tcPr>
          <w:p w14:paraId="654434B1"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tcPr>
          <w:p w14:paraId="04A64C29" w14:textId="573131D7" w:rsidR="00003E23" w:rsidRPr="00E44283" w:rsidRDefault="00003E23" w:rsidP="00003E23">
            <w:pPr>
              <w:tabs>
                <w:tab w:val="decimal" w:pos="885"/>
              </w:tabs>
              <w:spacing w:line="220" w:lineRule="exact"/>
              <w:rPr>
                <w:rFonts w:ascii="CordiaUPC" w:hAnsi="CordiaUPC" w:cs="CordiaUPC"/>
                <w:sz w:val="26"/>
                <w:szCs w:val="26"/>
              </w:rPr>
            </w:pPr>
            <w:r>
              <w:rPr>
                <w:rFonts w:ascii="CordiaUPC" w:hAnsi="CordiaUPC" w:cs="CordiaUPC"/>
                <w:sz w:val="26"/>
                <w:szCs w:val="26"/>
              </w:rPr>
              <w:t>1</w:t>
            </w:r>
          </w:p>
        </w:tc>
        <w:tc>
          <w:tcPr>
            <w:tcW w:w="236" w:type="dxa"/>
          </w:tcPr>
          <w:p w14:paraId="7AC47CE9"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204" w:type="dxa"/>
          </w:tcPr>
          <w:p w14:paraId="5EF8E370" w14:textId="053ABE24" w:rsidR="00003E23" w:rsidRPr="00E44283" w:rsidRDefault="00E50BC1" w:rsidP="00003E23">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0D3A3601"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144" w:type="dxa"/>
          </w:tcPr>
          <w:p w14:paraId="0D367093" w14:textId="00258F74" w:rsidR="00003E23" w:rsidRPr="00E44283" w:rsidRDefault="00003E23" w:rsidP="00003E23">
            <w:pPr>
              <w:tabs>
                <w:tab w:val="decimal" w:pos="765"/>
              </w:tabs>
              <w:spacing w:line="220" w:lineRule="exact"/>
              <w:rPr>
                <w:rFonts w:ascii="CordiaUPC" w:hAnsi="CordiaUPC" w:cs="CordiaUPC"/>
                <w:sz w:val="26"/>
                <w:szCs w:val="26"/>
              </w:rPr>
            </w:pPr>
            <w:r>
              <w:rPr>
                <w:rFonts w:ascii="CordiaUPC" w:hAnsi="CordiaUPC" w:cs="CordiaUPC"/>
                <w:sz w:val="26"/>
                <w:szCs w:val="26"/>
              </w:rPr>
              <w:t>-</w:t>
            </w:r>
          </w:p>
        </w:tc>
      </w:tr>
      <w:tr w:rsidR="00003E23" w:rsidRPr="00E44283" w14:paraId="79EECD6C" w14:textId="77777777" w:rsidTr="008671F4">
        <w:tc>
          <w:tcPr>
            <w:tcW w:w="4228" w:type="dxa"/>
            <w:hideMark/>
          </w:tcPr>
          <w:p w14:paraId="3FCD404A" w14:textId="77777777" w:rsidR="00003E23" w:rsidRPr="004E7F04" w:rsidRDefault="00003E23" w:rsidP="00003E23">
            <w:pPr>
              <w:spacing w:line="220" w:lineRule="exact"/>
              <w:ind w:right="-108"/>
              <w:rPr>
                <w:rFonts w:ascii="CordiaUPC" w:hAnsi="CordiaUPC" w:cs="CordiaUPC"/>
                <w:sz w:val="26"/>
                <w:szCs w:val="26"/>
                <w:lang w:val="en-US"/>
              </w:rPr>
            </w:pPr>
            <w:r w:rsidRPr="004E7F04">
              <w:rPr>
                <w:rFonts w:ascii="CordiaUPC" w:hAnsi="CordiaUPC" w:cs="CordiaUPC" w:hint="cs"/>
                <w:sz w:val="26"/>
                <w:szCs w:val="26"/>
                <w:lang w:val="en-US"/>
              </w:rPr>
              <w:t>Investments in securities</w:t>
            </w:r>
          </w:p>
        </w:tc>
        <w:tc>
          <w:tcPr>
            <w:tcW w:w="1134" w:type="dxa"/>
            <w:vAlign w:val="bottom"/>
          </w:tcPr>
          <w:p w14:paraId="40282722" w14:textId="77777777" w:rsidR="00003E23" w:rsidRPr="00E44283" w:rsidRDefault="00003E23" w:rsidP="00003E23">
            <w:pPr>
              <w:tabs>
                <w:tab w:val="decimal" w:pos="885"/>
              </w:tabs>
              <w:spacing w:line="220" w:lineRule="exact"/>
              <w:rPr>
                <w:rFonts w:ascii="CordiaUPC" w:hAnsi="CordiaUPC" w:cs="CordiaUPC"/>
                <w:sz w:val="26"/>
                <w:szCs w:val="26"/>
              </w:rPr>
            </w:pPr>
          </w:p>
        </w:tc>
        <w:tc>
          <w:tcPr>
            <w:tcW w:w="236" w:type="dxa"/>
            <w:vAlign w:val="bottom"/>
          </w:tcPr>
          <w:p w14:paraId="5F720B6E"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hideMark/>
          </w:tcPr>
          <w:p w14:paraId="352D7120" w14:textId="77777777" w:rsidR="00003E23" w:rsidRPr="00E44283" w:rsidRDefault="00003E23" w:rsidP="00003E23">
            <w:pPr>
              <w:tabs>
                <w:tab w:val="decimal" w:pos="885"/>
              </w:tabs>
              <w:spacing w:line="220" w:lineRule="exact"/>
              <w:rPr>
                <w:rFonts w:ascii="CordiaUPC" w:hAnsi="CordiaUPC" w:cs="CordiaUPC"/>
                <w:sz w:val="26"/>
                <w:szCs w:val="26"/>
              </w:rPr>
            </w:pPr>
          </w:p>
        </w:tc>
        <w:tc>
          <w:tcPr>
            <w:tcW w:w="236" w:type="dxa"/>
          </w:tcPr>
          <w:p w14:paraId="2B599D43"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204" w:type="dxa"/>
          </w:tcPr>
          <w:p w14:paraId="27F2D581" w14:textId="77777777" w:rsidR="00003E23" w:rsidRPr="00E44283" w:rsidRDefault="00003E23" w:rsidP="00003E23">
            <w:pPr>
              <w:tabs>
                <w:tab w:val="decimal" w:pos="913"/>
              </w:tabs>
              <w:spacing w:line="220" w:lineRule="exact"/>
              <w:rPr>
                <w:rFonts w:ascii="CordiaUPC" w:hAnsi="CordiaUPC" w:cs="CordiaUPC"/>
                <w:sz w:val="26"/>
                <w:szCs w:val="26"/>
              </w:rPr>
            </w:pPr>
          </w:p>
        </w:tc>
        <w:tc>
          <w:tcPr>
            <w:tcW w:w="239" w:type="dxa"/>
          </w:tcPr>
          <w:p w14:paraId="29F57840"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144" w:type="dxa"/>
          </w:tcPr>
          <w:p w14:paraId="4913068B" w14:textId="77777777" w:rsidR="00003E23" w:rsidRPr="00E44283" w:rsidRDefault="00003E23" w:rsidP="00003E23">
            <w:pPr>
              <w:tabs>
                <w:tab w:val="decimal" w:pos="765"/>
              </w:tabs>
              <w:spacing w:line="220" w:lineRule="exact"/>
              <w:rPr>
                <w:rFonts w:ascii="CordiaUPC" w:hAnsi="CordiaUPC" w:cs="CordiaUPC"/>
                <w:sz w:val="26"/>
                <w:szCs w:val="26"/>
              </w:rPr>
            </w:pPr>
          </w:p>
        </w:tc>
      </w:tr>
      <w:tr w:rsidR="00003E23" w:rsidRPr="00E44283" w14:paraId="29FD43AC" w14:textId="77777777" w:rsidTr="008671F4">
        <w:tc>
          <w:tcPr>
            <w:tcW w:w="4228" w:type="dxa"/>
          </w:tcPr>
          <w:p w14:paraId="449AB996" w14:textId="42178D80" w:rsidR="00003E23" w:rsidRPr="000F355C" w:rsidRDefault="000F355C" w:rsidP="000F355C">
            <w:pPr>
              <w:spacing w:line="220" w:lineRule="exact"/>
              <w:ind w:right="-108"/>
              <w:rPr>
                <w:rFonts w:ascii="CordiaUPC" w:hAnsi="CordiaUPC" w:cs="CordiaUPC"/>
                <w:sz w:val="26"/>
                <w:szCs w:val="26"/>
                <w:lang w:val="en-US"/>
              </w:rPr>
            </w:pPr>
            <w:r>
              <w:rPr>
                <w:rFonts w:ascii="CordiaUPC" w:hAnsi="CordiaUPC" w:cs="CordiaUPC"/>
                <w:sz w:val="26"/>
                <w:szCs w:val="26"/>
                <w:lang w:val="en-US"/>
              </w:rPr>
              <w:t xml:space="preserve">- </w:t>
            </w:r>
            <w:r w:rsidR="00003E23" w:rsidRPr="000F355C">
              <w:rPr>
                <w:rFonts w:ascii="CordiaUPC" w:hAnsi="CordiaUPC" w:cs="CordiaUPC"/>
                <w:sz w:val="26"/>
                <w:szCs w:val="26"/>
                <w:lang w:val="en-US"/>
              </w:rPr>
              <w:t>Investments used to guarantee electricity usage</w:t>
            </w:r>
          </w:p>
        </w:tc>
        <w:tc>
          <w:tcPr>
            <w:tcW w:w="1134" w:type="dxa"/>
            <w:vAlign w:val="bottom"/>
          </w:tcPr>
          <w:p w14:paraId="7ECE9012" w14:textId="20CD7B27" w:rsidR="00003E23" w:rsidRPr="00E44283" w:rsidRDefault="00E50BC1" w:rsidP="00003E23">
            <w:pPr>
              <w:tabs>
                <w:tab w:val="decimal" w:pos="885"/>
              </w:tabs>
              <w:spacing w:line="220" w:lineRule="exact"/>
              <w:rPr>
                <w:rFonts w:ascii="CordiaUPC" w:hAnsi="CordiaUPC" w:cs="CordiaUPC"/>
                <w:sz w:val="26"/>
                <w:szCs w:val="26"/>
              </w:rPr>
            </w:pPr>
            <w:r>
              <w:rPr>
                <w:rFonts w:ascii="CordiaUPC" w:hAnsi="CordiaUPC" w:cs="CordiaUPC"/>
                <w:sz w:val="26"/>
                <w:szCs w:val="26"/>
              </w:rPr>
              <w:t>5</w:t>
            </w:r>
          </w:p>
        </w:tc>
        <w:tc>
          <w:tcPr>
            <w:tcW w:w="236" w:type="dxa"/>
            <w:vAlign w:val="bottom"/>
          </w:tcPr>
          <w:p w14:paraId="557A07E9"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tcPr>
          <w:p w14:paraId="458E5BC6" w14:textId="01C8B13E" w:rsidR="00003E23" w:rsidRPr="00E44283" w:rsidRDefault="00003E23" w:rsidP="00003E23">
            <w:pPr>
              <w:tabs>
                <w:tab w:val="decimal" w:pos="885"/>
              </w:tabs>
              <w:spacing w:line="220" w:lineRule="exact"/>
              <w:rPr>
                <w:rFonts w:ascii="CordiaUPC" w:hAnsi="CordiaUPC" w:cs="CordiaUPC"/>
                <w:sz w:val="26"/>
                <w:szCs w:val="26"/>
              </w:rPr>
            </w:pPr>
            <w:r>
              <w:rPr>
                <w:rFonts w:ascii="CordiaUPC" w:hAnsi="CordiaUPC" w:cs="CordiaUPC"/>
                <w:sz w:val="26"/>
                <w:szCs w:val="26"/>
              </w:rPr>
              <w:t>5</w:t>
            </w:r>
          </w:p>
        </w:tc>
        <w:tc>
          <w:tcPr>
            <w:tcW w:w="236" w:type="dxa"/>
          </w:tcPr>
          <w:p w14:paraId="01638483"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204" w:type="dxa"/>
          </w:tcPr>
          <w:p w14:paraId="61DF574D" w14:textId="399D2094" w:rsidR="00003E23" w:rsidRPr="00E44283" w:rsidRDefault="00E50BC1" w:rsidP="00003E23">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50250A47"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144" w:type="dxa"/>
          </w:tcPr>
          <w:p w14:paraId="38081AEA" w14:textId="72C80385" w:rsidR="00003E23" w:rsidRPr="00E44283" w:rsidRDefault="00003E23" w:rsidP="00003E23">
            <w:pPr>
              <w:tabs>
                <w:tab w:val="decimal" w:pos="765"/>
              </w:tabs>
              <w:spacing w:line="220" w:lineRule="exact"/>
              <w:rPr>
                <w:rFonts w:ascii="CordiaUPC" w:hAnsi="CordiaUPC" w:cs="CordiaUPC"/>
                <w:sz w:val="26"/>
                <w:szCs w:val="26"/>
              </w:rPr>
            </w:pPr>
            <w:r>
              <w:rPr>
                <w:rFonts w:ascii="CordiaUPC" w:hAnsi="CordiaUPC" w:cs="CordiaUPC"/>
                <w:sz w:val="26"/>
                <w:szCs w:val="26"/>
              </w:rPr>
              <w:t>-</w:t>
            </w:r>
          </w:p>
        </w:tc>
      </w:tr>
      <w:tr w:rsidR="00003E23" w:rsidRPr="00E44283" w14:paraId="423F2A6A" w14:textId="77777777" w:rsidTr="008671F4">
        <w:tc>
          <w:tcPr>
            <w:tcW w:w="4228" w:type="dxa"/>
          </w:tcPr>
          <w:p w14:paraId="594B9AA6" w14:textId="07097813" w:rsidR="00003E23" w:rsidRPr="000F355C" w:rsidRDefault="000F355C" w:rsidP="000F355C">
            <w:pPr>
              <w:spacing w:line="220" w:lineRule="exact"/>
              <w:ind w:right="-108"/>
              <w:rPr>
                <w:rFonts w:ascii="CordiaUPC" w:hAnsi="CordiaUPC" w:cs="CordiaUPC"/>
                <w:sz w:val="26"/>
                <w:szCs w:val="26"/>
                <w:lang w:val="en-US"/>
              </w:rPr>
            </w:pPr>
            <w:r>
              <w:rPr>
                <w:rFonts w:ascii="CordiaUPC" w:hAnsi="CordiaUPC" w:cs="CordiaUPC"/>
                <w:sz w:val="26"/>
                <w:szCs w:val="26"/>
                <w:lang w:val="en-US"/>
              </w:rPr>
              <w:t xml:space="preserve">- </w:t>
            </w:r>
            <w:r w:rsidR="00003E23" w:rsidRPr="000F355C">
              <w:rPr>
                <w:rFonts w:ascii="CordiaUPC" w:hAnsi="CordiaUPC" w:cs="CordiaUPC" w:hint="cs"/>
                <w:sz w:val="26"/>
                <w:szCs w:val="26"/>
                <w:lang w:val="en-US"/>
              </w:rPr>
              <w:t>Placed at court</w:t>
            </w:r>
          </w:p>
        </w:tc>
        <w:tc>
          <w:tcPr>
            <w:tcW w:w="1134" w:type="dxa"/>
            <w:vAlign w:val="bottom"/>
          </w:tcPr>
          <w:p w14:paraId="4478BA3B" w14:textId="05FA4E81" w:rsidR="00003E23" w:rsidRPr="00E44283" w:rsidRDefault="00E50BC1" w:rsidP="00003E23">
            <w:pPr>
              <w:tabs>
                <w:tab w:val="decimal" w:pos="885"/>
              </w:tabs>
              <w:spacing w:line="220" w:lineRule="exact"/>
              <w:rPr>
                <w:rFonts w:ascii="CordiaUPC" w:hAnsi="CordiaUPC" w:cs="CordiaUPC"/>
                <w:sz w:val="26"/>
                <w:szCs w:val="26"/>
              </w:rPr>
            </w:pPr>
            <w:r>
              <w:rPr>
                <w:rFonts w:ascii="CordiaUPC" w:hAnsi="CordiaUPC" w:cs="CordiaUPC"/>
                <w:sz w:val="26"/>
                <w:szCs w:val="26"/>
              </w:rPr>
              <w:t>1</w:t>
            </w:r>
          </w:p>
        </w:tc>
        <w:tc>
          <w:tcPr>
            <w:tcW w:w="236" w:type="dxa"/>
            <w:vAlign w:val="bottom"/>
          </w:tcPr>
          <w:p w14:paraId="668D40CC" w14:textId="77777777" w:rsidR="00003E23" w:rsidRPr="00E44283" w:rsidRDefault="00003E23" w:rsidP="00003E23">
            <w:pPr>
              <w:spacing w:line="220" w:lineRule="exact"/>
              <w:ind w:right="162"/>
              <w:jc w:val="right"/>
              <w:rPr>
                <w:rFonts w:ascii="CordiaUPC" w:hAnsi="CordiaUPC" w:cs="CordiaUPC"/>
                <w:sz w:val="26"/>
                <w:szCs w:val="26"/>
              </w:rPr>
            </w:pPr>
          </w:p>
        </w:tc>
        <w:tc>
          <w:tcPr>
            <w:tcW w:w="1224" w:type="dxa"/>
            <w:vAlign w:val="bottom"/>
          </w:tcPr>
          <w:p w14:paraId="53FBCA5E" w14:textId="5842B68D" w:rsidR="00003E23" w:rsidRPr="00E44283" w:rsidRDefault="00003E23" w:rsidP="00003E23">
            <w:pPr>
              <w:tabs>
                <w:tab w:val="decimal" w:pos="885"/>
              </w:tabs>
              <w:spacing w:line="220" w:lineRule="exact"/>
              <w:rPr>
                <w:rFonts w:ascii="CordiaUPC" w:hAnsi="CordiaUPC" w:cs="CordiaUPC"/>
                <w:sz w:val="26"/>
                <w:szCs w:val="26"/>
              </w:rPr>
            </w:pPr>
            <w:r>
              <w:rPr>
                <w:rFonts w:ascii="CordiaUPC" w:hAnsi="CordiaUPC" w:cs="CordiaUPC"/>
                <w:sz w:val="26"/>
                <w:szCs w:val="26"/>
              </w:rPr>
              <w:t>2</w:t>
            </w:r>
          </w:p>
        </w:tc>
        <w:tc>
          <w:tcPr>
            <w:tcW w:w="236" w:type="dxa"/>
          </w:tcPr>
          <w:p w14:paraId="7D8F6670"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204" w:type="dxa"/>
          </w:tcPr>
          <w:p w14:paraId="0159E548" w14:textId="5BF79BC4" w:rsidR="00003E23" w:rsidRPr="00E44283" w:rsidRDefault="00E50BC1" w:rsidP="00003E23">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70BDA1BE" w14:textId="77777777" w:rsidR="00003E23" w:rsidRPr="00E44283" w:rsidRDefault="00003E23" w:rsidP="00003E23">
            <w:pPr>
              <w:tabs>
                <w:tab w:val="decimal" w:pos="963"/>
              </w:tabs>
              <w:spacing w:line="220" w:lineRule="exact"/>
              <w:rPr>
                <w:rFonts w:ascii="CordiaUPC" w:hAnsi="CordiaUPC" w:cs="CordiaUPC"/>
                <w:sz w:val="26"/>
                <w:szCs w:val="26"/>
              </w:rPr>
            </w:pPr>
          </w:p>
        </w:tc>
        <w:tc>
          <w:tcPr>
            <w:tcW w:w="1144" w:type="dxa"/>
          </w:tcPr>
          <w:p w14:paraId="35F2E4C5" w14:textId="5FA6D152" w:rsidR="00003E23" w:rsidRPr="00E44283" w:rsidRDefault="00003E23" w:rsidP="00003E23">
            <w:pPr>
              <w:tabs>
                <w:tab w:val="decimal" w:pos="765"/>
              </w:tabs>
              <w:spacing w:line="220" w:lineRule="exact"/>
              <w:rPr>
                <w:rFonts w:ascii="CordiaUPC" w:hAnsi="CordiaUPC" w:cs="CordiaUPC"/>
                <w:sz w:val="26"/>
                <w:szCs w:val="26"/>
              </w:rPr>
            </w:pPr>
            <w:r>
              <w:rPr>
                <w:rFonts w:ascii="CordiaUPC" w:hAnsi="CordiaUPC" w:cs="CordiaUPC"/>
                <w:sz w:val="26"/>
                <w:szCs w:val="26"/>
              </w:rPr>
              <w:t>-</w:t>
            </w:r>
          </w:p>
        </w:tc>
      </w:tr>
      <w:tr w:rsidR="00E50BC1" w:rsidRPr="00E44283" w14:paraId="040C3FB5" w14:textId="77777777" w:rsidTr="008671F4">
        <w:tc>
          <w:tcPr>
            <w:tcW w:w="4228" w:type="dxa"/>
            <w:hideMark/>
          </w:tcPr>
          <w:p w14:paraId="0C4AFDFA" w14:textId="7B260688" w:rsidR="00E50BC1" w:rsidRPr="000F355C" w:rsidRDefault="00E50BC1" w:rsidP="00E50BC1">
            <w:pPr>
              <w:spacing w:line="220" w:lineRule="exact"/>
              <w:ind w:left="234" w:right="-108" w:hanging="234"/>
              <w:rPr>
                <w:rFonts w:ascii="CordiaUPC" w:hAnsi="CordiaUPC" w:cs="CordiaUPC"/>
                <w:color w:val="000000"/>
                <w:sz w:val="26"/>
                <w:szCs w:val="26"/>
              </w:rPr>
            </w:pPr>
            <w:r>
              <w:rPr>
                <w:rFonts w:ascii="CordiaUPC" w:hAnsi="CordiaUPC" w:cs="CordiaUPC"/>
                <w:color w:val="000000"/>
                <w:sz w:val="26"/>
                <w:szCs w:val="26"/>
              </w:rPr>
              <w:t xml:space="preserve">- </w:t>
            </w:r>
            <w:r w:rsidRPr="000F355C">
              <w:rPr>
                <w:rFonts w:ascii="CordiaUPC" w:hAnsi="CordiaUPC" w:cs="CordiaUPC" w:hint="cs"/>
                <w:color w:val="000000"/>
                <w:sz w:val="26"/>
                <w:szCs w:val="26"/>
              </w:rPr>
              <w:t xml:space="preserve">Pledged as collateral against repurchase </w:t>
            </w:r>
            <w:r>
              <w:rPr>
                <w:rFonts w:ascii="CordiaUPC" w:hAnsi="CordiaUPC" w:cs="CordiaUPC"/>
                <w:color w:val="000000"/>
                <w:sz w:val="26"/>
                <w:szCs w:val="26"/>
              </w:rPr>
              <w:t xml:space="preserve">   </w:t>
            </w:r>
            <w:r w:rsidRPr="000F355C">
              <w:rPr>
                <w:rFonts w:ascii="CordiaUPC" w:hAnsi="CordiaUPC" w:cs="CordiaUPC" w:hint="cs"/>
                <w:color w:val="000000"/>
                <w:sz w:val="26"/>
                <w:szCs w:val="26"/>
              </w:rPr>
              <w:t>transactions</w:t>
            </w:r>
          </w:p>
        </w:tc>
        <w:tc>
          <w:tcPr>
            <w:tcW w:w="1134" w:type="dxa"/>
            <w:vAlign w:val="bottom"/>
          </w:tcPr>
          <w:p w14:paraId="33FE0EA7" w14:textId="397E4F70" w:rsidR="00E50BC1" w:rsidRPr="00E44283" w:rsidRDefault="00E50BC1" w:rsidP="00E50BC1">
            <w:pPr>
              <w:tabs>
                <w:tab w:val="decimal" w:pos="885"/>
              </w:tabs>
              <w:spacing w:line="220" w:lineRule="exact"/>
              <w:rPr>
                <w:rFonts w:ascii="CordiaUPC" w:hAnsi="CordiaUPC" w:cs="CordiaUPC"/>
                <w:sz w:val="26"/>
                <w:szCs w:val="26"/>
              </w:rPr>
            </w:pPr>
            <w:r>
              <w:rPr>
                <w:rFonts w:ascii="CordiaUPC" w:hAnsi="CordiaUPC" w:cs="CordiaUPC"/>
                <w:sz w:val="26"/>
                <w:szCs w:val="26"/>
              </w:rPr>
              <w:t>15,373</w:t>
            </w:r>
          </w:p>
        </w:tc>
        <w:tc>
          <w:tcPr>
            <w:tcW w:w="236" w:type="dxa"/>
            <w:vAlign w:val="bottom"/>
          </w:tcPr>
          <w:p w14:paraId="3484E44D" w14:textId="77777777" w:rsidR="00E50BC1" w:rsidRPr="00E44283" w:rsidRDefault="00E50BC1" w:rsidP="00E50BC1">
            <w:pPr>
              <w:spacing w:line="220" w:lineRule="exact"/>
              <w:ind w:right="162"/>
              <w:jc w:val="right"/>
              <w:rPr>
                <w:rFonts w:ascii="CordiaUPC" w:hAnsi="CordiaUPC" w:cs="CordiaUPC"/>
                <w:sz w:val="26"/>
                <w:szCs w:val="26"/>
              </w:rPr>
            </w:pPr>
          </w:p>
        </w:tc>
        <w:tc>
          <w:tcPr>
            <w:tcW w:w="1224" w:type="dxa"/>
            <w:vAlign w:val="bottom"/>
          </w:tcPr>
          <w:p w14:paraId="69372A53" w14:textId="57C417D8" w:rsidR="00E50BC1" w:rsidRPr="00E44283" w:rsidRDefault="00E50BC1" w:rsidP="00E50BC1">
            <w:pPr>
              <w:tabs>
                <w:tab w:val="decimal" w:pos="885"/>
              </w:tabs>
              <w:spacing w:line="220" w:lineRule="exact"/>
              <w:rPr>
                <w:rFonts w:ascii="CordiaUPC" w:hAnsi="CordiaUPC" w:cs="CordiaUPC"/>
                <w:sz w:val="26"/>
                <w:szCs w:val="26"/>
              </w:rPr>
            </w:pPr>
            <w:r>
              <w:rPr>
                <w:rFonts w:ascii="CordiaUPC" w:hAnsi="CordiaUPC" w:cs="CordiaUPC"/>
                <w:sz w:val="26"/>
                <w:szCs w:val="26"/>
              </w:rPr>
              <w:t>16,058</w:t>
            </w:r>
          </w:p>
        </w:tc>
        <w:tc>
          <w:tcPr>
            <w:tcW w:w="236" w:type="dxa"/>
          </w:tcPr>
          <w:p w14:paraId="045F8F84" w14:textId="77777777" w:rsidR="00E50BC1" w:rsidRPr="00E44283" w:rsidRDefault="00E50BC1" w:rsidP="00E50BC1">
            <w:pPr>
              <w:tabs>
                <w:tab w:val="decimal" w:pos="963"/>
              </w:tabs>
              <w:spacing w:line="220" w:lineRule="exact"/>
              <w:rPr>
                <w:rFonts w:ascii="CordiaUPC" w:hAnsi="CordiaUPC" w:cs="CordiaUPC"/>
                <w:sz w:val="26"/>
                <w:szCs w:val="26"/>
              </w:rPr>
            </w:pPr>
          </w:p>
        </w:tc>
        <w:tc>
          <w:tcPr>
            <w:tcW w:w="1204" w:type="dxa"/>
          </w:tcPr>
          <w:p w14:paraId="351517B1" w14:textId="77777777" w:rsidR="00E50BC1" w:rsidRDefault="00E50BC1" w:rsidP="00E50BC1">
            <w:pPr>
              <w:tabs>
                <w:tab w:val="decimal" w:pos="913"/>
              </w:tabs>
              <w:spacing w:line="220" w:lineRule="exact"/>
              <w:rPr>
                <w:rFonts w:ascii="CordiaUPC" w:hAnsi="CordiaUPC" w:cs="CordiaUPC"/>
                <w:sz w:val="26"/>
                <w:szCs w:val="26"/>
              </w:rPr>
            </w:pPr>
          </w:p>
          <w:p w14:paraId="61117ADE" w14:textId="094B9EBB" w:rsidR="00E50BC1" w:rsidRPr="00E44283" w:rsidRDefault="00E50BC1" w:rsidP="00E50BC1">
            <w:pPr>
              <w:tabs>
                <w:tab w:val="decimal" w:pos="913"/>
              </w:tabs>
              <w:spacing w:line="220" w:lineRule="exact"/>
              <w:rPr>
                <w:rFonts w:ascii="CordiaUPC" w:hAnsi="CordiaUPC" w:cs="CordiaUPC"/>
                <w:sz w:val="26"/>
                <w:szCs w:val="26"/>
              </w:rPr>
            </w:pPr>
            <w:r>
              <w:rPr>
                <w:rFonts w:ascii="CordiaUPC" w:hAnsi="CordiaUPC" w:cs="CordiaUPC"/>
                <w:sz w:val="26"/>
                <w:szCs w:val="26"/>
              </w:rPr>
              <w:t>15,373</w:t>
            </w:r>
          </w:p>
        </w:tc>
        <w:tc>
          <w:tcPr>
            <w:tcW w:w="239" w:type="dxa"/>
          </w:tcPr>
          <w:p w14:paraId="76A36E29" w14:textId="77777777" w:rsidR="00E50BC1" w:rsidRPr="00E44283" w:rsidRDefault="00E50BC1" w:rsidP="00E50BC1">
            <w:pPr>
              <w:tabs>
                <w:tab w:val="decimal" w:pos="963"/>
              </w:tabs>
              <w:spacing w:line="220" w:lineRule="exact"/>
              <w:rPr>
                <w:rFonts w:ascii="CordiaUPC" w:hAnsi="CordiaUPC" w:cs="CordiaUPC"/>
                <w:sz w:val="26"/>
                <w:szCs w:val="26"/>
              </w:rPr>
            </w:pPr>
          </w:p>
        </w:tc>
        <w:tc>
          <w:tcPr>
            <w:tcW w:w="1144" w:type="dxa"/>
          </w:tcPr>
          <w:p w14:paraId="61F8E88D" w14:textId="77777777" w:rsidR="00E50BC1" w:rsidRDefault="00E50BC1" w:rsidP="00E50BC1">
            <w:pPr>
              <w:tabs>
                <w:tab w:val="decimal" w:pos="913"/>
              </w:tabs>
              <w:spacing w:line="220" w:lineRule="exact"/>
              <w:rPr>
                <w:rFonts w:ascii="CordiaUPC" w:hAnsi="CordiaUPC" w:cs="CordiaUPC"/>
                <w:sz w:val="26"/>
                <w:szCs w:val="26"/>
              </w:rPr>
            </w:pPr>
          </w:p>
          <w:p w14:paraId="29F0557C" w14:textId="24FE5EA3" w:rsidR="00E50BC1" w:rsidRPr="00E44283" w:rsidRDefault="00E50BC1" w:rsidP="00E50BC1">
            <w:pPr>
              <w:tabs>
                <w:tab w:val="decimal" w:pos="765"/>
              </w:tabs>
              <w:spacing w:line="220" w:lineRule="exact"/>
              <w:rPr>
                <w:rFonts w:ascii="CordiaUPC" w:hAnsi="CordiaUPC" w:cs="CordiaUPC"/>
                <w:sz w:val="26"/>
                <w:szCs w:val="26"/>
              </w:rPr>
            </w:pPr>
            <w:r>
              <w:rPr>
                <w:rFonts w:ascii="CordiaUPC" w:hAnsi="CordiaUPC" w:cs="CordiaUPC"/>
                <w:sz w:val="26"/>
                <w:szCs w:val="26"/>
              </w:rPr>
              <w:t>16,058</w:t>
            </w:r>
          </w:p>
        </w:tc>
      </w:tr>
      <w:tr w:rsidR="00E50BC1" w:rsidRPr="00E44283" w14:paraId="35E29DC9" w14:textId="77777777" w:rsidTr="008671F4">
        <w:tc>
          <w:tcPr>
            <w:tcW w:w="4228" w:type="dxa"/>
          </w:tcPr>
          <w:p w14:paraId="64F4A512" w14:textId="77777777" w:rsidR="00E50BC1" w:rsidRPr="00E44283" w:rsidRDefault="00E50BC1" w:rsidP="00E50BC1">
            <w:pPr>
              <w:spacing w:line="220" w:lineRule="exact"/>
              <w:rPr>
                <w:rFonts w:ascii="CordiaUPC" w:hAnsi="CordiaUPC" w:cs="CordiaUPC"/>
                <w:color w:val="000000"/>
                <w:sz w:val="26"/>
                <w:szCs w:val="26"/>
              </w:rPr>
            </w:pPr>
            <w:r w:rsidRPr="00E44283">
              <w:rPr>
                <w:rFonts w:ascii="CordiaUPC" w:hAnsi="CordiaUPC" w:cs="CordiaUPC" w:hint="cs"/>
                <w:color w:val="000000"/>
                <w:sz w:val="26"/>
                <w:szCs w:val="26"/>
              </w:rPr>
              <w:t>Property foreclosed under restriction</w:t>
            </w:r>
          </w:p>
        </w:tc>
        <w:tc>
          <w:tcPr>
            <w:tcW w:w="1134" w:type="dxa"/>
            <w:vAlign w:val="bottom"/>
          </w:tcPr>
          <w:p w14:paraId="186D84B9" w14:textId="3DBA615E" w:rsidR="00E50BC1" w:rsidRPr="00E44283" w:rsidRDefault="00E50BC1" w:rsidP="00E50BC1">
            <w:pPr>
              <w:tabs>
                <w:tab w:val="decimal" w:pos="885"/>
              </w:tabs>
              <w:spacing w:line="220" w:lineRule="exact"/>
              <w:rPr>
                <w:rFonts w:ascii="CordiaUPC" w:hAnsi="CordiaUPC" w:cs="CordiaUPC"/>
                <w:sz w:val="26"/>
                <w:szCs w:val="26"/>
              </w:rPr>
            </w:pPr>
            <w:r>
              <w:rPr>
                <w:rFonts w:ascii="CordiaUPC" w:hAnsi="CordiaUPC" w:cs="CordiaUPC"/>
                <w:sz w:val="26"/>
                <w:szCs w:val="26"/>
              </w:rPr>
              <w:t>223</w:t>
            </w:r>
          </w:p>
        </w:tc>
        <w:tc>
          <w:tcPr>
            <w:tcW w:w="236" w:type="dxa"/>
            <w:vAlign w:val="bottom"/>
          </w:tcPr>
          <w:p w14:paraId="3C89773D" w14:textId="77777777" w:rsidR="00E50BC1" w:rsidRPr="00E44283" w:rsidRDefault="00E50BC1" w:rsidP="00E50BC1">
            <w:pPr>
              <w:spacing w:line="220" w:lineRule="exact"/>
              <w:ind w:right="162"/>
              <w:jc w:val="right"/>
              <w:rPr>
                <w:rFonts w:ascii="CordiaUPC" w:hAnsi="CordiaUPC" w:cs="CordiaUPC"/>
                <w:b/>
                <w:bCs/>
                <w:sz w:val="26"/>
                <w:szCs w:val="26"/>
              </w:rPr>
            </w:pPr>
          </w:p>
        </w:tc>
        <w:tc>
          <w:tcPr>
            <w:tcW w:w="1224" w:type="dxa"/>
            <w:vAlign w:val="bottom"/>
          </w:tcPr>
          <w:p w14:paraId="00B02453" w14:textId="081A6BA0" w:rsidR="00E50BC1" w:rsidRPr="00E44283" w:rsidRDefault="00E50BC1" w:rsidP="00E50BC1">
            <w:pPr>
              <w:tabs>
                <w:tab w:val="decimal" w:pos="885"/>
              </w:tabs>
              <w:spacing w:line="220" w:lineRule="exact"/>
              <w:rPr>
                <w:rFonts w:ascii="CordiaUPC" w:hAnsi="CordiaUPC" w:cs="CordiaUPC"/>
                <w:sz w:val="26"/>
                <w:szCs w:val="26"/>
              </w:rPr>
            </w:pPr>
            <w:r>
              <w:rPr>
                <w:rFonts w:ascii="CordiaUPC" w:hAnsi="CordiaUPC" w:cs="CordiaUPC"/>
                <w:sz w:val="26"/>
                <w:szCs w:val="26"/>
              </w:rPr>
              <w:t>35</w:t>
            </w:r>
          </w:p>
        </w:tc>
        <w:tc>
          <w:tcPr>
            <w:tcW w:w="236" w:type="dxa"/>
          </w:tcPr>
          <w:p w14:paraId="006E2A5F" w14:textId="77777777" w:rsidR="00E50BC1" w:rsidRPr="00E44283" w:rsidRDefault="00E50BC1" w:rsidP="00E50BC1">
            <w:pPr>
              <w:tabs>
                <w:tab w:val="decimal" w:pos="963"/>
              </w:tabs>
              <w:spacing w:line="220" w:lineRule="exact"/>
              <w:rPr>
                <w:rFonts w:ascii="CordiaUPC" w:hAnsi="CordiaUPC" w:cs="CordiaUPC"/>
                <w:b/>
                <w:bCs/>
                <w:sz w:val="26"/>
                <w:szCs w:val="26"/>
              </w:rPr>
            </w:pPr>
          </w:p>
        </w:tc>
        <w:tc>
          <w:tcPr>
            <w:tcW w:w="1204" w:type="dxa"/>
          </w:tcPr>
          <w:p w14:paraId="1D5C240E" w14:textId="5219240E" w:rsidR="00E50BC1" w:rsidRPr="00E44283" w:rsidRDefault="00E50BC1" w:rsidP="00E50BC1">
            <w:pPr>
              <w:tabs>
                <w:tab w:val="decimal" w:pos="913"/>
              </w:tabs>
              <w:spacing w:line="220" w:lineRule="exact"/>
              <w:rPr>
                <w:rFonts w:ascii="CordiaUPC" w:hAnsi="CordiaUPC" w:cs="CordiaUPC"/>
                <w:sz w:val="26"/>
                <w:szCs w:val="26"/>
              </w:rPr>
            </w:pPr>
            <w:r>
              <w:rPr>
                <w:rFonts w:ascii="CordiaUPC" w:hAnsi="CordiaUPC" w:cs="CordiaUPC"/>
                <w:sz w:val="26"/>
                <w:szCs w:val="26"/>
              </w:rPr>
              <w:t>-</w:t>
            </w:r>
          </w:p>
        </w:tc>
        <w:tc>
          <w:tcPr>
            <w:tcW w:w="239" w:type="dxa"/>
          </w:tcPr>
          <w:p w14:paraId="72DFEC22" w14:textId="77777777" w:rsidR="00E50BC1" w:rsidRPr="00E44283" w:rsidRDefault="00E50BC1" w:rsidP="00E50BC1">
            <w:pPr>
              <w:tabs>
                <w:tab w:val="decimal" w:pos="963"/>
              </w:tabs>
              <w:spacing w:line="220" w:lineRule="exact"/>
              <w:rPr>
                <w:rFonts w:ascii="CordiaUPC" w:hAnsi="CordiaUPC" w:cs="CordiaUPC"/>
                <w:b/>
                <w:bCs/>
                <w:sz w:val="26"/>
                <w:szCs w:val="26"/>
              </w:rPr>
            </w:pPr>
          </w:p>
        </w:tc>
        <w:tc>
          <w:tcPr>
            <w:tcW w:w="1144" w:type="dxa"/>
          </w:tcPr>
          <w:p w14:paraId="1372CB01" w14:textId="77223C33" w:rsidR="00E50BC1" w:rsidRPr="00E44283" w:rsidRDefault="00E50BC1" w:rsidP="00E50BC1">
            <w:pPr>
              <w:tabs>
                <w:tab w:val="decimal" w:pos="765"/>
              </w:tabs>
              <w:spacing w:line="220" w:lineRule="exact"/>
              <w:rPr>
                <w:rFonts w:ascii="CordiaUPC" w:hAnsi="CordiaUPC" w:cs="CordiaUPC"/>
                <w:sz w:val="26"/>
                <w:szCs w:val="26"/>
              </w:rPr>
            </w:pPr>
            <w:r>
              <w:rPr>
                <w:rFonts w:ascii="CordiaUPC" w:hAnsi="CordiaUPC" w:cs="CordiaUPC"/>
                <w:sz w:val="26"/>
                <w:szCs w:val="26"/>
              </w:rPr>
              <w:t>-</w:t>
            </w:r>
          </w:p>
        </w:tc>
      </w:tr>
      <w:tr w:rsidR="00E50BC1" w:rsidRPr="00E44283" w14:paraId="58AA6C09" w14:textId="77777777" w:rsidTr="008671F4">
        <w:tc>
          <w:tcPr>
            <w:tcW w:w="4228" w:type="dxa"/>
            <w:hideMark/>
          </w:tcPr>
          <w:p w14:paraId="51CBF93E" w14:textId="77777777" w:rsidR="00E50BC1" w:rsidRPr="00E44283" w:rsidRDefault="00E50BC1" w:rsidP="00E50BC1">
            <w:pPr>
              <w:spacing w:line="220" w:lineRule="exact"/>
              <w:rPr>
                <w:rFonts w:ascii="CordiaUPC" w:hAnsi="CordiaUPC" w:cs="CordiaUPC"/>
                <w:b/>
                <w:bCs/>
                <w:color w:val="000000"/>
                <w:sz w:val="26"/>
                <w:szCs w:val="26"/>
              </w:rPr>
            </w:pPr>
            <w:r w:rsidRPr="00E44283">
              <w:rPr>
                <w:rFonts w:ascii="CordiaUPC" w:hAnsi="CordiaUPC" w:cs="CordiaUPC" w:hint="cs"/>
                <w:b/>
                <w:bCs/>
                <w:color w:val="000000"/>
                <w:sz w:val="26"/>
                <w:szCs w:val="26"/>
              </w:rPr>
              <w:t>Total</w:t>
            </w:r>
          </w:p>
        </w:tc>
        <w:tc>
          <w:tcPr>
            <w:tcW w:w="1134" w:type="dxa"/>
            <w:tcBorders>
              <w:top w:val="single" w:sz="4" w:space="0" w:color="auto"/>
              <w:bottom w:val="double" w:sz="4" w:space="0" w:color="auto"/>
            </w:tcBorders>
            <w:vAlign w:val="bottom"/>
          </w:tcPr>
          <w:p w14:paraId="19259578" w14:textId="32361948" w:rsidR="00E50BC1" w:rsidRPr="00E44283" w:rsidRDefault="00E50BC1" w:rsidP="00E50BC1">
            <w:pPr>
              <w:tabs>
                <w:tab w:val="decimal" w:pos="885"/>
              </w:tabs>
              <w:spacing w:line="220" w:lineRule="exact"/>
              <w:rPr>
                <w:rFonts w:ascii="CordiaUPC" w:hAnsi="CordiaUPC" w:cs="CordiaUPC"/>
                <w:b/>
                <w:bCs/>
                <w:sz w:val="26"/>
                <w:szCs w:val="26"/>
              </w:rPr>
            </w:pPr>
            <w:r>
              <w:rPr>
                <w:rFonts w:ascii="CordiaUPC" w:hAnsi="CordiaUPC" w:cs="CordiaUPC"/>
                <w:b/>
                <w:bCs/>
                <w:sz w:val="26"/>
                <w:szCs w:val="26"/>
              </w:rPr>
              <w:t>15,603</w:t>
            </w:r>
          </w:p>
        </w:tc>
        <w:tc>
          <w:tcPr>
            <w:tcW w:w="236" w:type="dxa"/>
            <w:vAlign w:val="bottom"/>
          </w:tcPr>
          <w:p w14:paraId="51E3DD2E" w14:textId="77777777" w:rsidR="00E50BC1" w:rsidRPr="00E44283" w:rsidRDefault="00E50BC1" w:rsidP="00E50BC1">
            <w:pPr>
              <w:spacing w:line="220" w:lineRule="exact"/>
              <w:ind w:right="162"/>
              <w:jc w:val="right"/>
              <w:rPr>
                <w:rFonts w:ascii="CordiaUPC" w:hAnsi="CordiaUPC" w:cs="CordiaUPC"/>
                <w:b/>
                <w:bCs/>
                <w:sz w:val="26"/>
                <w:szCs w:val="26"/>
              </w:rPr>
            </w:pPr>
          </w:p>
        </w:tc>
        <w:tc>
          <w:tcPr>
            <w:tcW w:w="1224" w:type="dxa"/>
            <w:tcBorders>
              <w:top w:val="single" w:sz="4" w:space="0" w:color="auto"/>
              <w:bottom w:val="double" w:sz="4" w:space="0" w:color="auto"/>
            </w:tcBorders>
            <w:vAlign w:val="bottom"/>
          </w:tcPr>
          <w:p w14:paraId="2DA91D95" w14:textId="1B26EA07" w:rsidR="00E50BC1" w:rsidRPr="00E44283" w:rsidRDefault="00E50BC1" w:rsidP="00E50BC1">
            <w:pPr>
              <w:tabs>
                <w:tab w:val="decimal" w:pos="885"/>
              </w:tabs>
              <w:spacing w:line="220" w:lineRule="exact"/>
              <w:rPr>
                <w:rFonts w:ascii="CordiaUPC" w:hAnsi="CordiaUPC" w:cs="CordiaUPC"/>
                <w:b/>
                <w:bCs/>
                <w:sz w:val="26"/>
                <w:szCs w:val="26"/>
              </w:rPr>
            </w:pPr>
            <w:r>
              <w:rPr>
                <w:rFonts w:ascii="CordiaUPC" w:hAnsi="CordiaUPC" w:cs="CordiaUPC"/>
                <w:b/>
                <w:bCs/>
                <w:sz w:val="26"/>
                <w:szCs w:val="26"/>
              </w:rPr>
              <w:t>16,101</w:t>
            </w:r>
          </w:p>
        </w:tc>
        <w:tc>
          <w:tcPr>
            <w:tcW w:w="236" w:type="dxa"/>
          </w:tcPr>
          <w:p w14:paraId="4BE097DF" w14:textId="77777777" w:rsidR="00E50BC1" w:rsidRPr="00E44283" w:rsidRDefault="00E50BC1" w:rsidP="00E50BC1">
            <w:pPr>
              <w:tabs>
                <w:tab w:val="decimal" w:pos="963"/>
              </w:tabs>
              <w:spacing w:line="220" w:lineRule="exact"/>
              <w:rPr>
                <w:rFonts w:ascii="CordiaUPC" w:hAnsi="CordiaUPC" w:cs="CordiaUPC"/>
                <w:b/>
                <w:bCs/>
                <w:sz w:val="26"/>
                <w:szCs w:val="26"/>
              </w:rPr>
            </w:pPr>
          </w:p>
        </w:tc>
        <w:tc>
          <w:tcPr>
            <w:tcW w:w="1204" w:type="dxa"/>
            <w:tcBorders>
              <w:top w:val="single" w:sz="4" w:space="0" w:color="auto"/>
              <w:bottom w:val="double" w:sz="4" w:space="0" w:color="auto"/>
            </w:tcBorders>
          </w:tcPr>
          <w:p w14:paraId="022F2F71" w14:textId="298909D9" w:rsidR="00E50BC1" w:rsidRPr="00E44283" w:rsidRDefault="00E50BC1" w:rsidP="00E50BC1">
            <w:pPr>
              <w:tabs>
                <w:tab w:val="decimal" w:pos="913"/>
              </w:tabs>
              <w:spacing w:line="220" w:lineRule="exact"/>
              <w:rPr>
                <w:rFonts w:ascii="CordiaUPC" w:hAnsi="CordiaUPC" w:cs="CordiaUPC"/>
                <w:b/>
                <w:bCs/>
                <w:sz w:val="26"/>
                <w:szCs w:val="26"/>
              </w:rPr>
            </w:pPr>
            <w:r>
              <w:rPr>
                <w:rFonts w:ascii="CordiaUPC" w:hAnsi="CordiaUPC" w:cs="CordiaUPC"/>
                <w:b/>
                <w:bCs/>
                <w:sz w:val="26"/>
                <w:szCs w:val="26"/>
              </w:rPr>
              <w:t>15,373</w:t>
            </w:r>
          </w:p>
        </w:tc>
        <w:tc>
          <w:tcPr>
            <w:tcW w:w="239" w:type="dxa"/>
          </w:tcPr>
          <w:p w14:paraId="673BA4F7" w14:textId="77777777" w:rsidR="00E50BC1" w:rsidRPr="00E44283" w:rsidRDefault="00E50BC1" w:rsidP="00E50BC1">
            <w:pPr>
              <w:tabs>
                <w:tab w:val="decimal" w:pos="963"/>
              </w:tabs>
              <w:spacing w:line="220" w:lineRule="exact"/>
              <w:rPr>
                <w:rFonts w:ascii="CordiaUPC" w:hAnsi="CordiaUPC" w:cs="CordiaUPC"/>
                <w:b/>
                <w:bCs/>
                <w:sz w:val="26"/>
                <w:szCs w:val="26"/>
              </w:rPr>
            </w:pPr>
          </w:p>
        </w:tc>
        <w:tc>
          <w:tcPr>
            <w:tcW w:w="1144" w:type="dxa"/>
            <w:tcBorders>
              <w:top w:val="single" w:sz="4" w:space="0" w:color="auto"/>
              <w:bottom w:val="double" w:sz="4" w:space="0" w:color="auto"/>
            </w:tcBorders>
          </w:tcPr>
          <w:p w14:paraId="76348A4C" w14:textId="121A168E" w:rsidR="00E50BC1" w:rsidRPr="00E44283" w:rsidRDefault="00E50BC1" w:rsidP="00E50BC1">
            <w:pPr>
              <w:tabs>
                <w:tab w:val="decimal" w:pos="765"/>
              </w:tabs>
              <w:spacing w:line="220" w:lineRule="exact"/>
              <w:rPr>
                <w:rFonts w:ascii="CordiaUPC" w:hAnsi="CordiaUPC" w:cs="CordiaUPC"/>
                <w:b/>
                <w:bCs/>
                <w:sz w:val="26"/>
                <w:szCs w:val="26"/>
              </w:rPr>
            </w:pPr>
            <w:r>
              <w:rPr>
                <w:rFonts w:ascii="CordiaUPC" w:hAnsi="CordiaUPC" w:cs="CordiaUPC"/>
                <w:b/>
                <w:bCs/>
                <w:sz w:val="26"/>
                <w:szCs w:val="26"/>
              </w:rPr>
              <w:t>16,058</w:t>
            </w:r>
          </w:p>
        </w:tc>
      </w:tr>
    </w:tbl>
    <w:p w14:paraId="4A85C000" w14:textId="77777777" w:rsidR="008671F4" w:rsidRDefault="008671F4">
      <w:pPr>
        <w:spacing w:line="240" w:lineRule="auto"/>
        <w:rPr>
          <w:rFonts w:cs="Times New Roman"/>
          <w:b/>
          <w:iCs/>
          <w:szCs w:val="22"/>
        </w:rPr>
      </w:pPr>
      <w:r>
        <w:rPr>
          <w:rFonts w:cs="Times New Roman"/>
          <w:i/>
          <w:iCs/>
          <w:szCs w:val="22"/>
        </w:rPr>
        <w:br w:type="page"/>
      </w:r>
    </w:p>
    <w:p w14:paraId="1CFF7ACD" w14:textId="10FE8BE6" w:rsidR="00347268" w:rsidRPr="00E44283" w:rsidRDefault="00145FB8" w:rsidP="00D03188">
      <w:pPr>
        <w:pStyle w:val="Heading1"/>
        <w:numPr>
          <w:ilvl w:val="0"/>
          <w:numId w:val="0"/>
        </w:numPr>
        <w:spacing w:before="0" w:after="0" w:line="240" w:lineRule="atLeast"/>
        <w:ind w:left="540" w:hanging="540"/>
        <w:rPr>
          <w:rFonts w:ascii="CordiaUPC" w:hAnsi="CordiaUPC" w:cs="CordiaUPC"/>
          <w:i w:val="0"/>
          <w:iCs/>
          <w:sz w:val="28"/>
          <w:szCs w:val="28"/>
        </w:rPr>
      </w:pPr>
      <w:r w:rsidRPr="00E44283">
        <w:rPr>
          <w:rFonts w:ascii="CordiaUPC" w:hAnsi="CordiaUPC" w:cs="CordiaUPC" w:hint="cs"/>
          <w:i w:val="0"/>
          <w:iCs/>
          <w:sz w:val="28"/>
          <w:szCs w:val="28"/>
        </w:rPr>
        <w:t>3</w:t>
      </w:r>
      <w:r w:rsidR="00EB25D6">
        <w:rPr>
          <w:rFonts w:ascii="CordiaUPC" w:hAnsi="CordiaUPC" w:cs="CordiaUPC"/>
          <w:i w:val="0"/>
          <w:iCs/>
          <w:sz w:val="28"/>
          <w:szCs w:val="28"/>
        </w:rPr>
        <w:t>4</w:t>
      </w:r>
      <w:r w:rsidR="00D03188" w:rsidRPr="00E44283">
        <w:rPr>
          <w:rFonts w:ascii="CordiaUPC" w:hAnsi="CordiaUPC" w:cs="CordiaUPC" w:hint="cs"/>
          <w:i w:val="0"/>
          <w:iCs/>
          <w:sz w:val="28"/>
          <w:szCs w:val="28"/>
        </w:rPr>
        <w:tab/>
      </w:r>
      <w:r w:rsidR="00377931" w:rsidRPr="00E44283">
        <w:rPr>
          <w:rFonts w:ascii="CordiaUPC" w:hAnsi="CordiaUPC" w:cs="CordiaUPC" w:hint="cs"/>
          <w:i w:val="0"/>
          <w:iCs/>
          <w:sz w:val="28"/>
          <w:szCs w:val="28"/>
        </w:rPr>
        <w:t>Commitment</w:t>
      </w:r>
      <w:r w:rsidR="000F47D4" w:rsidRPr="00E44283">
        <w:rPr>
          <w:rFonts w:ascii="CordiaUPC" w:hAnsi="CordiaUPC" w:cs="CordiaUPC" w:hint="cs"/>
          <w:i w:val="0"/>
          <w:iCs/>
          <w:sz w:val="28"/>
          <w:szCs w:val="28"/>
        </w:rPr>
        <w:t>s</w:t>
      </w:r>
      <w:r w:rsidR="00377931" w:rsidRPr="00E44283">
        <w:rPr>
          <w:rFonts w:ascii="CordiaUPC" w:hAnsi="CordiaUPC" w:cs="CordiaUPC" w:hint="cs"/>
          <w:i w:val="0"/>
          <w:iCs/>
          <w:sz w:val="28"/>
          <w:szCs w:val="28"/>
        </w:rPr>
        <w:t xml:space="preserve"> </w:t>
      </w:r>
      <w:r w:rsidR="002F74F0" w:rsidRPr="00E44283">
        <w:rPr>
          <w:rFonts w:ascii="CordiaUPC" w:hAnsi="CordiaUPC" w:cs="CordiaUPC" w:hint="cs"/>
          <w:i w:val="0"/>
          <w:iCs/>
          <w:sz w:val="28"/>
          <w:szCs w:val="28"/>
        </w:rPr>
        <w:t>and contingent liabilities</w:t>
      </w:r>
    </w:p>
    <w:p w14:paraId="1016C2AC" w14:textId="77777777" w:rsidR="00347268" w:rsidRPr="00E44283" w:rsidRDefault="00347268" w:rsidP="00B97E5D">
      <w:pPr>
        <w:pStyle w:val="index"/>
        <w:spacing w:after="0" w:line="180" w:lineRule="exact"/>
        <w:ind w:left="562"/>
        <w:rPr>
          <w:rFonts w:ascii="CordiaUPC" w:hAnsi="CordiaUPC" w:cs="CordiaUPC"/>
          <w:sz w:val="26"/>
          <w:szCs w:val="26"/>
          <w:lang w:val="en-US" w:bidi="th-TH"/>
        </w:rPr>
      </w:pPr>
    </w:p>
    <w:p w14:paraId="5436FCCD" w14:textId="3AF4411D" w:rsidR="008E4811" w:rsidRDefault="00B429A8" w:rsidP="005748C7">
      <w:pPr>
        <w:pStyle w:val="index"/>
        <w:ind w:left="540" w:hanging="540"/>
        <w:rPr>
          <w:rFonts w:ascii="CordiaUPC" w:hAnsi="CordiaUPC" w:cs="CordiaUPC"/>
          <w:b/>
          <w:bCs/>
          <w:sz w:val="26"/>
          <w:szCs w:val="26"/>
        </w:rPr>
      </w:pPr>
      <w:r w:rsidRPr="00E44283">
        <w:rPr>
          <w:rFonts w:ascii="CordiaUPC" w:hAnsi="CordiaUPC" w:cs="CordiaUPC" w:hint="cs"/>
          <w:b/>
          <w:bCs/>
          <w:sz w:val="26"/>
          <w:szCs w:val="26"/>
        </w:rPr>
        <w:t>3</w:t>
      </w:r>
      <w:r w:rsidR="00EB25D6">
        <w:rPr>
          <w:rFonts w:ascii="CordiaUPC" w:hAnsi="CordiaUPC" w:cs="CordiaUPC"/>
          <w:b/>
          <w:bCs/>
          <w:sz w:val="26"/>
          <w:szCs w:val="26"/>
        </w:rPr>
        <w:t>4</w:t>
      </w:r>
      <w:r w:rsidR="007A76BF" w:rsidRPr="00E44283">
        <w:rPr>
          <w:rFonts w:ascii="CordiaUPC" w:hAnsi="CordiaUPC" w:cs="CordiaUPC" w:hint="cs"/>
          <w:b/>
          <w:bCs/>
          <w:sz w:val="26"/>
          <w:szCs w:val="26"/>
        </w:rPr>
        <w:t>.1</w:t>
      </w:r>
      <w:r w:rsidR="004239F5" w:rsidRPr="00E44283">
        <w:rPr>
          <w:rFonts w:ascii="CordiaUPC" w:hAnsi="CordiaUPC" w:cs="CordiaUPC" w:hint="cs"/>
          <w:b/>
          <w:bCs/>
          <w:sz w:val="26"/>
          <w:szCs w:val="26"/>
        </w:rPr>
        <w:tab/>
      </w:r>
      <w:r w:rsidR="008E4811" w:rsidRPr="00E44283">
        <w:rPr>
          <w:rFonts w:ascii="CordiaUPC" w:hAnsi="CordiaUPC" w:cs="CordiaUPC" w:hint="cs"/>
          <w:b/>
          <w:bCs/>
          <w:sz w:val="26"/>
          <w:szCs w:val="26"/>
        </w:rPr>
        <w:t>Commitment</w:t>
      </w:r>
      <w:r w:rsidR="000F47D4" w:rsidRPr="00E44283">
        <w:rPr>
          <w:rFonts w:ascii="CordiaUPC" w:hAnsi="CordiaUPC" w:cs="CordiaUPC" w:hint="cs"/>
          <w:b/>
          <w:bCs/>
          <w:sz w:val="26"/>
          <w:szCs w:val="26"/>
        </w:rPr>
        <w:t>s</w:t>
      </w:r>
    </w:p>
    <w:p w14:paraId="4772D358" w14:textId="1B22C0B2" w:rsidR="00EB25D6" w:rsidRDefault="00EB25D6" w:rsidP="005748C7">
      <w:pPr>
        <w:pStyle w:val="index"/>
        <w:ind w:left="540" w:hanging="540"/>
        <w:rPr>
          <w:rFonts w:ascii="CordiaUPC" w:hAnsi="CordiaUPC" w:cs="CordiaUPC"/>
          <w:b/>
          <w:bCs/>
          <w:sz w:val="26"/>
          <w:szCs w:val="26"/>
        </w:rPr>
      </w:pPr>
    </w:p>
    <w:tbl>
      <w:tblPr>
        <w:tblW w:w="9294" w:type="dxa"/>
        <w:tblInd w:w="468" w:type="dxa"/>
        <w:tblLayout w:type="fixed"/>
        <w:tblLook w:val="00A0" w:firstRow="1" w:lastRow="0" w:firstColumn="1" w:lastColumn="0" w:noHBand="0" w:noVBand="0"/>
      </w:tblPr>
      <w:tblGrid>
        <w:gridCol w:w="3402"/>
        <w:gridCol w:w="1296"/>
        <w:gridCol w:w="236"/>
        <w:gridCol w:w="1296"/>
        <w:gridCol w:w="236"/>
        <w:gridCol w:w="1296"/>
        <w:gridCol w:w="236"/>
        <w:gridCol w:w="1296"/>
      </w:tblGrid>
      <w:tr w:rsidR="00EB25D6" w:rsidRPr="006A07D4" w14:paraId="3E989D35" w14:textId="77777777" w:rsidTr="00710C06">
        <w:tc>
          <w:tcPr>
            <w:tcW w:w="3402" w:type="dxa"/>
          </w:tcPr>
          <w:p w14:paraId="085AE33A" w14:textId="77777777" w:rsidR="00EB25D6" w:rsidRPr="006A07D4" w:rsidRDefault="00EB25D6" w:rsidP="00710C06">
            <w:pPr>
              <w:spacing w:line="240" w:lineRule="exact"/>
              <w:ind w:left="180" w:right="-104" w:hanging="180"/>
              <w:rPr>
                <w:rFonts w:ascii="CordiaUPC" w:hAnsi="CordiaUPC" w:cs="CordiaUPC"/>
                <w:b/>
                <w:bCs/>
                <w:sz w:val="26"/>
                <w:szCs w:val="26"/>
                <w:lang w:bidi="th-TH"/>
              </w:rPr>
            </w:pPr>
          </w:p>
        </w:tc>
        <w:tc>
          <w:tcPr>
            <w:tcW w:w="2828" w:type="dxa"/>
            <w:gridSpan w:val="3"/>
            <w:vAlign w:val="bottom"/>
          </w:tcPr>
          <w:p w14:paraId="21CBD2A2"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b/>
                <w:bCs/>
                <w:sz w:val="26"/>
                <w:szCs w:val="26"/>
              </w:rPr>
              <w:t>Consolidated</w:t>
            </w:r>
          </w:p>
        </w:tc>
        <w:tc>
          <w:tcPr>
            <w:tcW w:w="236" w:type="dxa"/>
          </w:tcPr>
          <w:p w14:paraId="235C4AEC" w14:textId="77777777" w:rsidR="00EB25D6" w:rsidRPr="006A07D4" w:rsidRDefault="00EB25D6" w:rsidP="00710C06">
            <w:pPr>
              <w:spacing w:line="240" w:lineRule="exact"/>
              <w:ind w:left="-108" w:right="-108"/>
              <w:jc w:val="center"/>
              <w:rPr>
                <w:rFonts w:ascii="CordiaUPC" w:hAnsi="CordiaUPC" w:cs="CordiaUPC"/>
                <w:sz w:val="26"/>
                <w:szCs w:val="26"/>
              </w:rPr>
            </w:pPr>
          </w:p>
        </w:tc>
        <w:tc>
          <w:tcPr>
            <w:tcW w:w="2828" w:type="dxa"/>
            <w:gridSpan w:val="3"/>
            <w:vAlign w:val="bottom"/>
          </w:tcPr>
          <w:p w14:paraId="26B310CF"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b/>
                <w:bCs/>
                <w:sz w:val="26"/>
                <w:szCs w:val="26"/>
              </w:rPr>
              <w:t>Bank only</w:t>
            </w:r>
          </w:p>
        </w:tc>
      </w:tr>
      <w:tr w:rsidR="00EB25D6" w:rsidRPr="006A07D4" w14:paraId="5AAAA68C" w14:textId="77777777" w:rsidTr="00710C06">
        <w:tc>
          <w:tcPr>
            <w:tcW w:w="3402" w:type="dxa"/>
          </w:tcPr>
          <w:p w14:paraId="7FD3C315" w14:textId="77777777" w:rsidR="00EB25D6" w:rsidRPr="006A07D4" w:rsidRDefault="00EB25D6" w:rsidP="00710C06">
            <w:pPr>
              <w:spacing w:line="240" w:lineRule="exact"/>
              <w:ind w:left="180" w:right="-104" w:hanging="180"/>
              <w:rPr>
                <w:rFonts w:ascii="CordiaUPC" w:hAnsi="CordiaUPC" w:cs="CordiaUPC"/>
                <w:b/>
                <w:bCs/>
                <w:sz w:val="26"/>
                <w:szCs w:val="26"/>
                <w:lang w:bidi="th-TH"/>
              </w:rPr>
            </w:pPr>
          </w:p>
        </w:tc>
        <w:tc>
          <w:tcPr>
            <w:tcW w:w="1296" w:type="dxa"/>
            <w:vAlign w:val="bottom"/>
          </w:tcPr>
          <w:p w14:paraId="79EFEBBF" w14:textId="28FC7F92" w:rsidR="00EB25D6" w:rsidRPr="006A07D4" w:rsidRDefault="00EB25D6" w:rsidP="00710C06">
            <w:pPr>
              <w:spacing w:line="240" w:lineRule="exact"/>
              <w:ind w:left="-108" w:right="-108"/>
              <w:jc w:val="center"/>
              <w:rPr>
                <w:rFonts w:ascii="CordiaUPC" w:hAnsi="CordiaUPC" w:cs="CordiaUPC"/>
                <w:sz w:val="26"/>
                <w:szCs w:val="26"/>
              </w:rPr>
            </w:pPr>
            <w:r w:rsidRPr="002B0AAC">
              <w:rPr>
                <w:rFonts w:ascii="CordiaUPC" w:hAnsi="CordiaUPC" w:cs="CordiaUPC" w:hint="cs"/>
                <w:sz w:val="26"/>
                <w:szCs w:val="26"/>
                <w:lang w:val="en-US"/>
              </w:rPr>
              <w:t>3</w:t>
            </w:r>
            <w:r>
              <w:rPr>
                <w:rFonts w:ascii="CordiaUPC" w:hAnsi="CordiaUPC" w:cs="CordiaUPC"/>
                <w:sz w:val="26"/>
                <w:szCs w:val="26"/>
                <w:lang w:val="en-US"/>
              </w:rPr>
              <w:t>0 June</w:t>
            </w:r>
          </w:p>
        </w:tc>
        <w:tc>
          <w:tcPr>
            <w:tcW w:w="236" w:type="dxa"/>
          </w:tcPr>
          <w:p w14:paraId="0433E69E" w14:textId="77777777" w:rsidR="00EB25D6" w:rsidRPr="006A07D4" w:rsidRDefault="00EB25D6" w:rsidP="00710C06">
            <w:pPr>
              <w:spacing w:line="240" w:lineRule="exact"/>
              <w:ind w:left="-108" w:right="-108"/>
              <w:rPr>
                <w:rFonts w:ascii="CordiaUPC" w:hAnsi="CordiaUPC" w:cs="CordiaUPC"/>
                <w:sz w:val="26"/>
                <w:szCs w:val="26"/>
                <w:rtl/>
                <w:cs/>
              </w:rPr>
            </w:pPr>
          </w:p>
        </w:tc>
        <w:tc>
          <w:tcPr>
            <w:tcW w:w="1296" w:type="dxa"/>
          </w:tcPr>
          <w:p w14:paraId="5622E1FC"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31 December</w:t>
            </w:r>
          </w:p>
        </w:tc>
        <w:tc>
          <w:tcPr>
            <w:tcW w:w="236" w:type="dxa"/>
          </w:tcPr>
          <w:p w14:paraId="13446F4B" w14:textId="77777777" w:rsidR="00EB25D6" w:rsidRPr="006A07D4" w:rsidRDefault="00EB25D6" w:rsidP="00710C06">
            <w:pPr>
              <w:spacing w:line="240" w:lineRule="exact"/>
              <w:ind w:left="-108" w:right="-108"/>
              <w:jc w:val="center"/>
              <w:rPr>
                <w:rFonts w:ascii="CordiaUPC" w:hAnsi="CordiaUPC" w:cs="CordiaUPC"/>
                <w:sz w:val="26"/>
                <w:szCs w:val="26"/>
              </w:rPr>
            </w:pPr>
          </w:p>
        </w:tc>
        <w:tc>
          <w:tcPr>
            <w:tcW w:w="1296" w:type="dxa"/>
            <w:vAlign w:val="bottom"/>
          </w:tcPr>
          <w:p w14:paraId="436E558E" w14:textId="4CC13EB1" w:rsidR="00EB25D6" w:rsidRPr="006A07D4" w:rsidRDefault="00EB25D6" w:rsidP="00710C06">
            <w:pPr>
              <w:spacing w:line="240" w:lineRule="exact"/>
              <w:ind w:left="-108" w:right="-108"/>
              <w:jc w:val="center"/>
              <w:rPr>
                <w:rFonts w:ascii="CordiaUPC" w:hAnsi="CordiaUPC" w:cs="CordiaUPC"/>
                <w:sz w:val="26"/>
                <w:szCs w:val="26"/>
              </w:rPr>
            </w:pPr>
            <w:r w:rsidRPr="002B0AAC">
              <w:rPr>
                <w:rFonts w:ascii="CordiaUPC" w:hAnsi="CordiaUPC" w:cs="CordiaUPC" w:hint="cs"/>
                <w:sz w:val="26"/>
                <w:szCs w:val="26"/>
                <w:lang w:val="en-US"/>
              </w:rPr>
              <w:t>3</w:t>
            </w:r>
            <w:r>
              <w:rPr>
                <w:rFonts w:ascii="CordiaUPC" w:hAnsi="CordiaUPC" w:cs="CordiaUPC"/>
                <w:sz w:val="26"/>
                <w:szCs w:val="26"/>
                <w:lang w:val="en-US"/>
              </w:rPr>
              <w:t>0 June</w:t>
            </w:r>
          </w:p>
        </w:tc>
        <w:tc>
          <w:tcPr>
            <w:tcW w:w="236" w:type="dxa"/>
          </w:tcPr>
          <w:p w14:paraId="7AD50319" w14:textId="77777777" w:rsidR="00EB25D6" w:rsidRPr="006A07D4" w:rsidRDefault="00EB25D6" w:rsidP="00710C06">
            <w:pPr>
              <w:spacing w:line="240" w:lineRule="exact"/>
              <w:ind w:left="-108" w:right="-108"/>
              <w:rPr>
                <w:rFonts w:ascii="CordiaUPC" w:hAnsi="CordiaUPC" w:cs="CordiaUPC"/>
                <w:sz w:val="26"/>
                <w:szCs w:val="26"/>
                <w:rtl/>
                <w:cs/>
              </w:rPr>
            </w:pPr>
          </w:p>
        </w:tc>
        <w:tc>
          <w:tcPr>
            <w:tcW w:w="1296" w:type="dxa"/>
          </w:tcPr>
          <w:p w14:paraId="58E4C01B"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31 December</w:t>
            </w:r>
          </w:p>
        </w:tc>
      </w:tr>
      <w:tr w:rsidR="00EB25D6" w:rsidRPr="006A07D4" w14:paraId="379DA2B8" w14:textId="77777777" w:rsidTr="00710C06">
        <w:tc>
          <w:tcPr>
            <w:tcW w:w="3402" w:type="dxa"/>
          </w:tcPr>
          <w:p w14:paraId="5FC4216C" w14:textId="77777777" w:rsidR="00EB25D6" w:rsidRPr="006A07D4" w:rsidRDefault="00EB25D6" w:rsidP="00710C06">
            <w:pPr>
              <w:spacing w:line="240" w:lineRule="exact"/>
              <w:ind w:left="180" w:right="-104" w:hanging="180"/>
              <w:rPr>
                <w:rFonts w:ascii="CordiaUPC" w:hAnsi="CordiaUPC" w:cs="CordiaUPC"/>
                <w:b/>
                <w:bCs/>
                <w:sz w:val="26"/>
                <w:szCs w:val="26"/>
                <w:lang w:bidi="th-TH"/>
              </w:rPr>
            </w:pPr>
          </w:p>
        </w:tc>
        <w:tc>
          <w:tcPr>
            <w:tcW w:w="1296" w:type="dxa"/>
            <w:vAlign w:val="bottom"/>
          </w:tcPr>
          <w:p w14:paraId="024320E7"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202</w:t>
            </w:r>
            <w:r>
              <w:rPr>
                <w:rFonts w:ascii="CordiaUPC" w:hAnsi="CordiaUPC" w:cs="CordiaUPC"/>
                <w:sz w:val="26"/>
                <w:szCs w:val="26"/>
              </w:rPr>
              <w:t>1</w:t>
            </w:r>
          </w:p>
        </w:tc>
        <w:tc>
          <w:tcPr>
            <w:tcW w:w="236" w:type="dxa"/>
          </w:tcPr>
          <w:p w14:paraId="6451EA46" w14:textId="77777777" w:rsidR="00EB25D6" w:rsidRPr="006A07D4" w:rsidRDefault="00EB25D6" w:rsidP="00710C06">
            <w:pPr>
              <w:spacing w:line="240" w:lineRule="exact"/>
              <w:ind w:left="-108" w:right="-108"/>
              <w:rPr>
                <w:rFonts w:ascii="CordiaUPC" w:hAnsi="CordiaUPC" w:cs="CordiaUPC"/>
                <w:sz w:val="26"/>
                <w:szCs w:val="26"/>
                <w:rtl/>
                <w:cs/>
              </w:rPr>
            </w:pPr>
          </w:p>
        </w:tc>
        <w:tc>
          <w:tcPr>
            <w:tcW w:w="1296" w:type="dxa"/>
          </w:tcPr>
          <w:p w14:paraId="35956DA7"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w:t>
            </w:r>
            <w:r>
              <w:rPr>
                <w:rFonts w:ascii="CordiaUPC" w:hAnsi="CordiaUPC" w:cs="CordiaUPC"/>
                <w:sz w:val="26"/>
                <w:szCs w:val="26"/>
              </w:rPr>
              <w:t>20</w:t>
            </w:r>
          </w:p>
        </w:tc>
        <w:tc>
          <w:tcPr>
            <w:tcW w:w="236" w:type="dxa"/>
          </w:tcPr>
          <w:p w14:paraId="409C7191" w14:textId="77777777" w:rsidR="00EB25D6" w:rsidRPr="006A07D4" w:rsidRDefault="00EB25D6" w:rsidP="00710C06">
            <w:pPr>
              <w:spacing w:line="240" w:lineRule="exact"/>
              <w:ind w:left="-108" w:right="-108"/>
              <w:jc w:val="center"/>
              <w:rPr>
                <w:rFonts w:ascii="CordiaUPC" w:hAnsi="CordiaUPC" w:cs="CordiaUPC"/>
                <w:sz w:val="26"/>
                <w:szCs w:val="26"/>
              </w:rPr>
            </w:pPr>
          </w:p>
        </w:tc>
        <w:tc>
          <w:tcPr>
            <w:tcW w:w="1296" w:type="dxa"/>
            <w:vAlign w:val="bottom"/>
          </w:tcPr>
          <w:p w14:paraId="4CBD8F9B"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202</w:t>
            </w:r>
            <w:r>
              <w:rPr>
                <w:rFonts w:ascii="CordiaUPC" w:hAnsi="CordiaUPC" w:cs="CordiaUPC"/>
                <w:sz w:val="26"/>
                <w:szCs w:val="26"/>
              </w:rPr>
              <w:t>1</w:t>
            </w:r>
          </w:p>
        </w:tc>
        <w:tc>
          <w:tcPr>
            <w:tcW w:w="236" w:type="dxa"/>
          </w:tcPr>
          <w:p w14:paraId="1F3B1589" w14:textId="77777777" w:rsidR="00EB25D6" w:rsidRPr="006A07D4" w:rsidRDefault="00EB25D6" w:rsidP="00710C06">
            <w:pPr>
              <w:spacing w:line="240" w:lineRule="exact"/>
              <w:ind w:left="-108" w:right="-108"/>
              <w:rPr>
                <w:rFonts w:ascii="CordiaUPC" w:hAnsi="CordiaUPC" w:cs="CordiaUPC"/>
                <w:sz w:val="26"/>
                <w:szCs w:val="26"/>
                <w:rtl/>
                <w:cs/>
              </w:rPr>
            </w:pPr>
          </w:p>
        </w:tc>
        <w:tc>
          <w:tcPr>
            <w:tcW w:w="1296" w:type="dxa"/>
          </w:tcPr>
          <w:p w14:paraId="38B5F5A6" w14:textId="77777777" w:rsidR="00EB25D6" w:rsidRPr="006A07D4" w:rsidRDefault="00EB25D6" w:rsidP="00710C06">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w:t>
            </w:r>
            <w:r>
              <w:rPr>
                <w:rFonts w:ascii="CordiaUPC" w:hAnsi="CordiaUPC" w:cs="CordiaUPC"/>
                <w:sz w:val="26"/>
                <w:szCs w:val="26"/>
              </w:rPr>
              <w:t>20</w:t>
            </w:r>
          </w:p>
        </w:tc>
      </w:tr>
      <w:tr w:rsidR="00EB25D6" w:rsidRPr="006A07D4" w14:paraId="6EC7A938" w14:textId="77777777" w:rsidTr="00710C06">
        <w:tc>
          <w:tcPr>
            <w:tcW w:w="3402" w:type="dxa"/>
          </w:tcPr>
          <w:p w14:paraId="35783646" w14:textId="77777777" w:rsidR="00EB25D6" w:rsidRPr="006A07D4" w:rsidRDefault="00EB25D6" w:rsidP="00710C06">
            <w:pPr>
              <w:spacing w:line="240" w:lineRule="exact"/>
              <w:ind w:right="-104"/>
              <w:rPr>
                <w:rFonts w:ascii="CordiaUPC" w:hAnsi="CordiaUPC" w:cs="CordiaUPC"/>
                <w:sz w:val="26"/>
                <w:szCs w:val="26"/>
                <w:lang w:eastAsia="th-TH"/>
              </w:rPr>
            </w:pPr>
          </w:p>
        </w:tc>
        <w:tc>
          <w:tcPr>
            <w:tcW w:w="5892" w:type="dxa"/>
            <w:gridSpan w:val="7"/>
            <w:vAlign w:val="bottom"/>
          </w:tcPr>
          <w:p w14:paraId="5FC6F591" w14:textId="77777777" w:rsidR="00EB25D6" w:rsidRPr="006A07D4" w:rsidRDefault="00EB25D6" w:rsidP="00710C06">
            <w:pPr>
              <w:tabs>
                <w:tab w:val="decimal" w:pos="885"/>
              </w:tabs>
              <w:spacing w:line="240" w:lineRule="exact"/>
              <w:ind w:left="-103" w:right="-76"/>
              <w:jc w:val="center"/>
              <w:rPr>
                <w:rFonts w:ascii="CordiaUPC" w:hAnsi="CordiaUPC" w:cs="CordiaUPC"/>
                <w:sz w:val="26"/>
                <w:szCs w:val="26"/>
              </w:rPr>
            </w:pPr>
            <w:r w:rsidRPr="006A07D4">
              <w:rPr>
                <w:rFonts w:ascii="CordiaUPC" w:hAnsi="CordiaUPC" w:cs="CordiaUPC" w:hint="cs"/>
                <w:i/>
                <w:iCs/>
                <w:sz w:val="26"/>
                <w:szCs w:val="26"/>
              </w:rPr>
              <w:t>(in million Baht)</w:t>
            </w:r>
          </w:p>
        </w:tc>
      </w:tr>
      <w:tr w:rsidR="00E50BC1" w:rsidRPr="006A07D4" w14:paraId="488AF9CC" w14:textId="77777777" w:rsidTr="00710C06">
        <w:tc>
          <w:tcPr>
            <w:tcW w:w="3402" w:type="dxa"/>
          </w:tcPr>
          <w:p w14:paraId="7CB3B89C" w14:textId="77777777" w:rsidR="00E50BC1" w:rsidRPr="006A07D4" w:rsidRDefault="00E50BC1" w:rsidP="00E50BC1">
            <w:pPr>
              <w:spacing w:line="240" w:lineRule="exact"/>
              <w:ind w:right="-104"/>
              <w:rPr>
                <w:rFonts w:ascii="CordiaUPC" w:hAnsi="CordiaUPC" w:cs="CordiaUPC"/>
                <w:color w:val="000000"/>
                <w:sz w:val="26"/>
                <w:szCs w:val="26"/>
              </w:rPr>
            </w:pPr>
            <w:r w:rsidRPr="006A07D4">
              <w:rPr>
                <w:rFonts w:ascii="CordiaUPC" w:hAnsi="CordiaUPC" w:cs="CordiaUPC" w:hint="cs"/>
                <w:sz w:val="26"/>
                <w:szCs w:val="26"/>
                <w:lang w:eastAsia="th-TH"/>
              </w:rPr>
              <w:t xml:space="preserve">Avals to bills </w:t>
            </w:r>
          </w:p>
        </w:tc>
        <w:tc>
          <w:tcPr>
            <w:tcW w:w="1296" w:type="dxa"/>
            <w:shd w:val="clear" w:color="auto" w:fill="auto"/>
            <w:vAlign w:val="bottom"/>
          </w:tcPr>
          <w:p w14:paraId="15BE2ED6" w14:textId="2F5D4BAD" w:rsidR="00E50BC1" w:rsidRPr="006A07D4" w:rsidRDefault="00E50BC1" w:rsidP="00E50BC1">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291</w:t>
            </w:r>
          </w:p>
        </w:tc>
        <w:tc>
          <w:tcPr>
            <w:tcW w:w="236" w:type="dxa"/>
            <w:vAlign w:val="bottom"/>
          </w:tcPr>
          <w:p w14:paraId="3C178C74"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shd w:val="clear" w:color="auto" w:fill="auto"/>
            <w:vAlign w:val="bottom"/>
          </w:tcPr>
          <w:p w14:paraId="6E740745" w14:textId="77777777" w:rsidR="00E50BC1" w:rsidRPr="006A07D4" w:rsidRDefault="00E50BC1" w:rsidP="00E50BC1">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240</w:t>
            </w:r>
          </w:p>
        </w:tc>
        <w:tc>
          <w:tcPr>
            <w:tcW w:w="236" w:type="dxa"/>
          </w:tcPr>
          <w:p w14:paraId="7447C6B1"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tcPr>
          <w:p w14:paraId="009E7269" w14:textId="094FA0FE" w:rsidR="00E50BC1" w:rsidRPr="006A07D4" w:rsidRDefault="00E50BC1" w:rsidP="00E50BC1">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239</w:t>
            </w:r>
          </w:p>
        </w:tc>
        <w:tc>
          <w:tcPr>
            <w:tcW w:w="236" w:type="dxa"/>
          </w:tcPr>
          <w:p w14:paraId="5997CE3B"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tcPr>
          <w:p w14:paraId="2FCF8E18" w14:textId="77777777" w:rsidR="00E50BC1" w:rsidRPr="006A07D4" w:rsidRDefault="00E50BC1" w:rsidP="00E50BC1">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159</w:t>
            </w:r>
          </w:p>
        </w:tc>
      </w:tr>
      <w:tr w:rsidR="00E50BC1" w:rsidRPr="006A07D4" w14:paraId="32A3610C" w14:textId="77777777" w:rsidTr="00710C06">
        <w:tc>
          <w:tcPr>
            <w:tcW w:w="3402" w:type="dxa"/>
          </w:tcPr>
          <w:p w14:paraId="169DE11A" w14:textId="77777777" w:rsidR="00E50BC1" w:rsidRPr="006A07D4" w:rsidRDefault="00E50BC1" w:rsidP="00E50BC1">
            <w:pPr>
              <w:spacing w:line="240" w:lineRule="exact"/>
              <w:ind w:right="-104"/>
              <w:rPr>
                <w:rFonts w:ascii="CordiaUPC" w:hAnsi="CordiaUPC" w:cs="CordiaUPC"/>
                <w:color w:val="000000"/>
                <w:sz w:val="26"/>
                <w:szCs w:val="26"/>
              </w:rPr>
            </w:pPr>
            <w:r w:rsidRPr="006A07D4">
              <w:rPr>
                <w:rFonts w:ascii="CordiaUPC" w:hAnsi="CordiaUPC" w:cs="CordiaUPC" w:hint="cs"/>
                <w:sz w:val="26"/>
                <w:szCs w:val="26"/>
                <w:lang w:val="en-US" w:eastAsia="th-TH"/>
              </w:rPr>
              <w:t>Guarantees of loans</w:t>
            </w:r>
          </w:p>
        </w:tc>
        <w:tc>
          <w:tcPr>
            <w:tcW w:w="1296" w:type="dxa"/>
            <w:shd w:val="clear" w:color="auto" w:fill="auto"/>
            <w:vAlign w:val="bottom"/>
          </w:tcPr>
          <w:p w14:paraId="41D15BB1" w14:textId="292CFA13" w:rsidR="00E50BC1" w:rsidRPr="006A07D4" w:rsidRDefault="00E50BC1" w:rsidP="00E50BC1">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2,432</w:t>
            </w:r>
          </w:p>
        </w:tc>
        <w:tc>
          <w:tcPr>
            <w:tcW w:w="236" w:type="dxa"/>
            <w:vAlign w:val="bottom"/>
          </w:tcPr>
          <w:p w14:paraId="17B76673"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shd w:val="clear" w:color="auto" w:fill="auto"/>
            <w:vAlign w:val="bottom"/>
          </w:tcPr>
          <w:p w14:paraId="71E218C0" w14:textId="77777777" w:rsidR="00E50BC1" w:rsidRPr="006A07D4" w:rsidRDefault="00E50BC1" w:rsidP="00E50BC1">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2,382</w:t>
            </w:r>
          </w:p>
        </w:tc>
        <w:tc>
          <w:tcPr>
            <w:tcW w:w="236" w:type="dxa"/>
          </w:tcPr>
          <w:p w14:paraId="09DC68D3"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67AE2FDB" w14:textId="4EDFE938" w:rsidR="00E50BC1" w:rsidRPr="006A07D4" w:rsidRDefault="00E50BC1" w:rsidP="00E50BC1">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38</w:t>
            </w:r>
          </w:p>
        </w:tc>
        <w:tc>
          <w:tcPr>
            <w:tcW w:w="236" w:type="dxa"/>
          </w:tcPr>
          <w:p w14:paraId="206ED028"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56346213" w14:textId="77777777" w:rsidR="00E50BC1" w:rsidRPr="006A07D4" w:rsidRDefault="00E50BC1" w:rsidP="00E50BC1">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38</w:t>
            </w:r>
          </w:p>
        </w:tc>
      </w:tr>
      <w:tr w:rsidR="00E50BC1" w:rsidRPr="006A07D4" w14:paraId="7F0F627C" w14:textId="77777777" w:rsidTr="00710C06">
        <w:tc>
          <w:tcPr>
            <w:tcW w:w="3402" w:type="dxa"/>
          </w:tcPr>
          <w:p w14:paraId="40CEE3A6" w14:textId="77777777" w:rsidR="00E50BC1" w:rsidRPr="006A07D4" w:rsidRDefault="00E50BC1" w:rsidP="00E50BC1">
            <w:pPr>
              <w:spacing w:line="240" w:lineRule="exact"/>
              <w:ind w:right="-104"/>
              <w:rPr>
                <w:rFonts w:ascii="CordiaUPC" w:hAnsi="CordiaUPC" w:cs="CordiaUPC"/>
                <w:spacing w:val="-4"/>
                <w:sz w:val="26"/>
                <w:szCs w:val="26"/>
                <w:lang w:eastAsia="th-TH"/>
              </w:rPr>
            </w:pPr>
            <w:r w:rsidRPr="006A07D4">
              <w:rPr>
                <w:rFonts w:ascii="CordiaUPC" w:hAnsi="CordiaUPC" w:cs="CordiaUPC" w:hint="cs"/>
                <w:spacing w:val="-4"/>
                <w:sz w:val="26"/>
                <w:szCs w:val="26"/>
                <w:lang w:eastAsia="th-TH"/>
              </w:rPr>
              <w:t>Liability under unmatured import bills</w:t>
            </w:r>
          </w:p>
        </w:tc>
        <w:tc>
          <w:tcPr>
            <w:tcW w:w="1296" w:type="dxa"/>
            <w:shd w:val="clear" w:color="auto" w:fill="auto"/>
            <w:vAlign w:val="bottom"/>
          </w:tcPr>
          <w:p w14:paraId="5C002C6C" w14:textId="3D828228" w:rsidR="00E50BC1" w:rsidRPr="006A07D4" w:rsidRDefault="00E50BC1" w:rsidP="00E50BC1">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2,653</w:t>
            </w:r>
          </w:p>
        </w:tc>
        <w:tc>
          <w:tcPr>
            <w:tcW w:w="236" w:type="dxa"/>
            <w:vAlign w:val="bottom"/>
          </w:tcPr>
          <w:p w14:paraId="0DB51244"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shd w:val="clear" w:color="auto" w:fill="auto"/>
            <w:vAlign w:val="bottom"/>
          </w:tcPr>
          <w:p w14:paraId="768A64CF" w14:textId="77777777" w:rsidR="00E50BC1" w:rsidRPr="006A07D4" w:rsidRDefault="00E50BC1" w:rsidP="00E50BC1">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1,935</w:t>
            </w:r>
          </w:p>
        </w:tc>
        <w:tc>
          <w:tcPr>
            <w:tcW w:w="236" w:type="dxa"/>
          </w:tcPr>
          <w:p w14:paraId="364A5C8D"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5DCD50BB" w14:textId="2D1750A5" w:rsidR="00E50BC1" w:rsidRPr="006A07D4" w:rsidRDefault="00E50BC1" w:rsidP="00E50BC1">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2,599</w:t>
            </w:r>
          </w:p>
        </w:tc>
        <w:tc>
          <w:tcPr>
            <w:tcW w:w="236" w:type="dxa"/>
          </w:tcPr>
          <w:p w14:paraId="289F0906"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782A0504" w14:textId="77777777" w:rsidR="00E50BC1" w:rsidRPr="006A07D4" w:rsidRDefault="00E50BC1" w:rsidP="00E50BC1">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1,878</w:t>
            </w:r>
          </w:p>
        </w:tc>
      </w:tr>
      <w:tr w:rsidR="00E50BC1" w:rsidRPr="006A07D4" w14:paraId="12649169" w14:textId="77777777" w:rsidTr="00710C06">
        <w:tc>
          <w:tcPr>
            <w:tcW w:w="3402" w:type="dxa"/>
          </w:tcPr>
          <w:p w14:paraId="0C422EF4" w14:textId="77777777" w:rsidR="00E50BC1" w:rsidRPr="006A07D4" w:rsidRDefault="00E50BC1" w:rsidP="00E50BC1">
            <w:pPr>
              <w:spacing w:line="240" w:lineRule="exact"/>
              <w:ind w:right="-104"/>
              <w:rPr>
                <w:rFonts w:ascii="CordiaUPC" w:hAnsi="CordiaUPC" w:cs="CordiaUPC"/>
                <w:sz w:val="26"/>
                <w:szCs w:val="26"/>
                <w:lang w:eastAsia="th-TH"/>
              </w:rPr>
            </w:pPr>
            <w:r w:rsidRPr="006A07D4">
              <w:rPr>
                <w:rFonts w:ascii="CordiaUPC" w:hAnsi="CordiaUPC" w:cs="CordiaUPC" w:hint="cs"/>
                <w:sz w:val="26"/>
                <w:szCs w:val="26"/>
                <w:lang w:eastAsia="th-TH"/>
              </w:rPr>
              <w:t>Letters of credit</w:t>
            </w:r>
          </w:p>
        </w:tc>
        <w:tc>
          <w:tcPr>
            <w:tcW w:w="1296" w:type="dxa"/>
            <w:shd w:val="clear" w:color="auto" w:fill="auto"/>
            <w:vAlign w:val="bottom"/>
          </w:tcPr>
          <w:p w14:paraId="620FFC83" w14:textId="52C81328" w:rsidR="00E50BC1" w:rsidRPr="006A07D4" w:rsidRDefault="00E50BC1" w:rsidP="00E50BC1">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15,395</w:t>
            </w:r>
          </w:p>
        </w:tc>
        <w:tc>
          <w:tcPr>
            <w:tcW w:w="236" w:type="dxa"/>
            <w:vAlign w:val="bottom"/>
          </w:tcPr>
          <w:p w14:paraId="1A571E6F"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shd w:val="clear" w:color="auto" w:fill="auto"/>
            <w:vAlign w:val="bottom"/>
          </w:tcPr>
          <w:p w14:paraId="1B3750EF" w14:textId="77777777" w:rsidR="00E50BC1" w:rsidRPr="006A07D4" w:rsidRDefault="00E50BC1" w:rsidP="00E50BC1">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13,358</w:t>
            </w:r>
          </w:p>
        </w:tc>
        <w:tc>
          <w:tcPr>
            <w:tcW w:w="236" w:type="dxa"/>
          </w:tcPr>
          <w:p w14:paraId="342894AD"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13DC7F00" w14:textId="727D8D4D" w:rsidR="00E50BC1" w:rsidRPr="006A07D4" w:rsidRDefault="00E50BC1" w:rsidP="00E50BC1">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15,213</w:t>
            </w:r>
          </w:p>
        </w:tc>
        <w:tc>
          <w:tcPr>
            <w:tcW w:w="236" w:type="dxa"/>
          </w:tcPr>
          <w:p w14:paraId="0D00E7CA"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76C8DA1D" w14:textId="77777777" w:rsidR="00E50BC1" w:rsidRPr="006A07D4" w:rsidRDefault="00E50BC1" w:rsidP="00E50BC1">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13,042</w:t>
            </w:r>
          </w:p>
        </w:tc>
      </w:tr>
      <w:tr w:rsidR="00E50BC1" w:rsidRPr="006A07D4" w14:paraId="6BDF6145" w14:textId="77777777" w:rsidTr="008D071D">
        <w:tc>
          <w:tcPr>
            <w:tcW w:w="3402" w:type="dxa"/>
          </w:tcPr>
          <w:p w14:paraId="372B1AD3" w14:textId="77777777" w:rsidR="00E50BC1" w:rsidRPr="006A07D4" w:rsidRDefault="00E50BC1" w:rsidP="00E50BC1">
            <w:pPr>
              <w:spacing w:line="240" w:lineRule="exact"/>
              <w:ind w:right="-104"/>
              <w:rPr>
                <w:rFonts w:ascii="CordiaUPC" w:hAnsi="CordiaUPC" w:cs="CordiaUPC"/>
                <w:sz w:val="26"/>
                <w:szCs w:val="26"/>
                <w:lang w:eastAsia="th-TH"/>
              </w:rPr>
            </w:pPr>
            <w:r w:rsidRPr="006A07D4">
              <w:rPr>
                <w:rFonts w:ascii="CordiaUPC" w:hAnsi="CordiaUPC" w:cs="CordiaUPC" w:hint="cs"/>
                <w:sz w:val="26"/>
                <w:szCs w:val="26"/>
                <w:lang w:eastAsia="th-TH"/>
              </w:rPr>
              <w:t>Other commitments</w:t>
            </w:r>
          </w:p>
        </w:tc>
        <w:tc>
          <w:tcPr>
            <w:tcW w:w="1296" w:type="dxa"/>
            <w:shd w:val="clear" w:color="auto" w:fill="auto"/>
            <w:vAlign w:val="bottom"/>
          </w:tcPr>
          <w:p w14:paraId="0BB0D48A" w14:textId="77777777" w:rsidR="00E50BC1" w:rsidRPr="006A07D4" w:rsidRDefault="00E50BC1" w:rsidP="00E50BC1">
            <w:pPr>
              <w:tabs>
                <w:tab w:val="decimal" w:pos="968"/>
              </w:tabs>
              <w:spacing w:line="240" w:lineRule="exact"/>
              <w:ind w:left="-103" w:right="-76"/>
              <w:rPr>
                <w:rFonts w:ascii="CordiaUPC" w:hAnsi="CordiaUPC" w:cs="CordiaUPC"/>
                <w:sz w:val="26"/>
                <w:szCs w:val="26"/>
              </w:rPr>
            </w:pPr>
          </w:p>
        </w:tc>
        <w:tc>
          <w:tcPr>
            <w:tcW w:w="236" w:type="dxa"/>
            <w:vAlign w:val="bottom"/>
          </w:tcPr>
          <w:p w14:paraId="19D67B57"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shd w:val="clear" w:color="auto" w:fill="auto"/>
            <w:vAlign w:val="bottom"/>
          </w:tcPr>
          <w:p w14:paraId="54467DD7" w14:textId="77777777" w:rsidR="00E50BC1" w:rsidRPr="006A07D4" w:rsidRDefault="00E50BC1" w:rsidP="00E50BC1">
            <w:pPr>
              <w:tabs>
                <w:tab w:val="decimal" w:pos="971"/>
              </w:tabs>
              <w:spacing w:line="240" w:lineRule="exact"/>
              <w:ind w:left="-103" w:right="-76"/>
              <w:rPr>
                <w:rFonts w:ascii="CordiaUPC" w:hAnsi="CordiaUPC" w:cs="CordiaUPC"/>
                <w:sz w:val="26"/>
                <w:szCs w:val="26"/>
              </w:rPr>
            </w:pPr>
          </w:p>
        </w:tc>
        <w:tc>
          <w:tcPr>
            <w:tcW w:w="236" w:type="dxa"/>
          </w:tcPr>
          <w:p w14:paraId="2F5674A7"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22C5F274" w14:textId="77777777" w:rsidR="00E50BC1" w:rsidRPr="006A07D4" w:rsidRDefault="00E50BC1" w:rsidP="00E50BC1">
            <w:pPr>
              <w:tabs>
                <w:tab w:val="decimal" w:pos="963"/>
              </w:tabs>
              <w:spacing w:line="240" w:lineRule="exact"/>
              <w:ind w:left="-103" w:right="-76"/>
              <w:rPr>
                <w:rFonts w:ascii="CordiaUPC" w:hAnsi="CordiaUPC" w:cs="CordiaUPC"/>
                <w:sz w:val="26"/>
                <w:szCs w:val="26"/>
              </w:rPr>
            </w:pPr>
          </w:p>
        </w:tc>
        <w:tc>
          <w:tcPr>
            <w:tcW w:w="236" w:type="dxa"/>
          </w:tcPr>
          <w:p w14:paraId="1EF30011"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6B56614B" w14:textId="77777777" w:rsidR="00E50BC1" w:rsidRPr="006A07D4" w:rsidRDefault="00E50BC1" w:rsidP="00E50BC1">
            <w:pPr>
              <w:tabs>
                <w:tab w:val="decimal" w:pos="966"/>
              </w:tabs>
              <w:spacing w:line="240" w:lineRule="exact"/>
              <w:ind w:left="-103" w:right="-76"/>
              <w:rPr>
                <w:rFonts w:ascii="CordiaUPC" w:hAnsi="CordiaUPC" w:cs="CordiaUPC"/>
                <w:sz w:val="26"/>
                <w:szCs w:val="26"/>
              </w:rPr>
            </w:pPr>
          </w:p>
        </w:tc>
      </w:tr>
      <w:tr w:rsidR="00E50BC1" w:rsidRPr="006A07D4" w14:paraId="1A6908B5" w14:textId="77777777" w:rsidTr="00710C06">
        <w:tc>
          <w:tcPr>
            <w:tcW w:w="3402" w:type="dxa"/>
            <w:vAlign w:val="bottom"/>
          </w:tcPr>
          <w:p w14:paraId="73A38AFA" w14:textId="77777777" w:rsidR="00E50BC1" w:rsidRPr="004134A9" w:rsidRDefault="00E50BC1" w:rsidP="00E50BC1">
            <w:pPr>
              <w:spacing w:line="240" w:lineRule="exact"/>
              <w:ind w:right="-104"/>
              <w:rPr>
                <w:rFonts w:ascii="CordiaUPC" w:hAnsi="CordiaUPC" w:cs="CordiaUPC"/>
                <w:sz w:val="26"/>
                <w:szCs w:val="26"/>
                <w:lang w:eastAsia="th-TH"/>
              </w:rPr>
            </w:pPr>
            <w:r>
              <w:rPr>
                <w:rFonts w:ascii="CordiaUPC" w:hAnsi="CordiaUPC" w:cs="CordiaUPC"/>
                <w:sz w:val="26"/>
                <w:szCs w:val="26"/>
                <w:lang w:val="en-US" w:eastAsia="th-TH" w:bidi="th-TH"/>
              </w:rPr>
              <w:t xml:space="preserve">- </w:t>
            </w:r>
            <w:r w:rsidRPr="004134A9">
              <w:rPr>
                <w:rFonts w:ascii="CordiaUPC" w:hAnsi="CordiaUPC" w:cs="CordiaUPC" w:hint="cs"/>
                <w:sz w:val="26"/>
                <w:szCs w:val="26"/>
                <w:lang w:val="en-US" w:eastAsia="th-TH" w:bidi="th-TH"/>
              </w:rPr>
              <w:t>Other guarantees</w:t>
            </w:r>
          </w:p>
        </w:tc>
        <w:tc>
          <w:tcPr>
            <w:tcW w:w="1296" w:type="dxa"/>
            <w:shd w:val="clear" w:color="auto" w:fill="auto"/>
            <w:vAlign w:val="bottom"/>
          </w:tcPr>
          <w:p w14:paraId="64177CD9" w14:textId="6093C6C9" w:rsidR="00E50BC1" w:rsidRPr="006A07D4" w:rsidRDefault="00E50BC1" w:rsidP="00E50BC1">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70,316</w:t>
            </w:r>
          </w:p>
        </w:tc>
        <w:tc>
          <w:tcPr>
            <w:tcW w:w="236" w:type="dxa"/>
            <w:vAlign w:val="bottom"/>
          </w:tcPr>
          <w:p w14:paraId="741D7D8D"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shd w:val="clear" w:color="auto" w:fill="auto"/>
            <w:vAlign w:val="bottom"/>
          </w:tcPr>
          <w:p w14:paraId="2A667991" w14:textId="77777777" w:rsidR="00E50BC1" w:rsidRPr="006A07D4" w:rsidRDefault="00E50BC1" w:rsidP="00E50BC1">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63,324</w:t>
            </w:r>
          </w:p>
        </w:tc>
        <w:tc>
          <w:tcPr>
            <w:tcW w:w="236" w:type="dxa"/>
          </w:tcPr>
          <w:p w14:paraId="38528685"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50FF63CC" w14:textId="55A2A820" w:rsidR="00E50BC1" w:rsidRPr="006A07D4" w:rsidRDefault="00E50BC1" w:rsidP="00E50BC1">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70,316</w:t>
            </w:r>
          </w:p>
        </w:tc>
        <w:tc>
          <w:tcPr>
            <w:tcW w:w="236" w:type="dxa"/>
          </w:tcPr>
          <w:p w14:paraId="70A46DE3"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6F188311" w14:textId="77777777" w:rsidR="00E50BC1" w:rsidRPr="006A07D4" w:rsidRDefault="00E50BC1" w:rsidP="00E50BC1">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63,324</w:t>
            </w:r>
          </w:p>
        </w:tc>
      </w:tr>
      <w:tr w:rsidR="00E50BC1" w:rsidRPr="006A07D4" w14:paraId="6567CF88" w14:textId="77777777" w:rsidTr="00710C06">
        <w:tc>
          <w:tcPr>
            <w:tcW w:w="3402" w:type="dxa"/>
            <w:vAlign w:val="bottom"/>
          </w:tcPr>
          <w:p w14:paraId="4A7FC006" w14:textId="77777777" w:rsidR="00E50BC1" w:rsidRPr="004134A9" w:rsidRDefault="00E50BC1" w:rsidP="00E50BC1">
            <w:pPr>
              <w:spacing w:line="240" w:lineRule="exact"/>
              <w:ind w:right="-104"/>
              <w:rPr>
                <w:rFonts w:ascii="CordiaUPC" w:hAnsi="CordiaUPC" w:cs="CordiaUPC"/>
                <w:sz w:val="26"/>
                <w:szCs w:val="26"/>
                <w:lang w:val="en-US" w:eastAsia="th-TH" w:bidi="th-TH"/>
              </w:rPr>
            </w:pPr>
            <w:r>
              <w:rPr>
                <w:rFonts w:ascii="CordiaUPC" w:hAnsi="CordiaUPC" w:cs="CordiaUPC"/>
                <w:sz w:val="26"/>
                <w:szCs w:val="26"/>
                <w:lang w:val="en-US" w:eastAsia="th-TH" w:bidi="th-TH"/>
              </w:rPr>
              <w:t xml:space="preserve">- </w:t>
            </w:r>
            <w:r w:rsidRPr="004134A9">
              <w:rPr>
                <w:rFonts w:ascii="CordiaUPC" w:hAnsi="CordiaUPC" w:cs="CordiaUPC" w:hint="cs"/>
                <w:sz w:val="26"/>
                <w:szCs w:val="26"/>
                <w:lang w:val="en-US" w:eastAsia="th-TH" w:bidi="th-TH"/>
              </w:rPr>
              <w:t>Amount of unused bank overdrafts</w:t>
            </w:r>
          </w:p>
        </w:tc>
        <w:tc>
          <w:tcPr>
            <w:tcW w:w="1296" w:type="dxa"/>
            <w:shd w:val="clear" w:color="auto" w:fill="auto"/>
            <w:vAlign w:val="bottom"/>
          </w:tcPr>
          <w:p w14:paraId="21F68FD5" w14:textId="203E0462" w:rsidR="00E50BC1" w:rsidRPr="006A07D4" w:rsidRDefault="00E50BC1" w:rsidP="00E50BC1">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102,423</w:t>
            </w:r>
          </w:p>
        </w:tc>
        <w:tc>
          <w:tcPr>
            <w:tcW w:w="236" w:type="dxa"/>
            <w:vAlign w:val="bottom"/>
          </w:tcPr>
          <w:p w14:paraId="0AF89634"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shd w:val="clear" w:color="auto" w:fill="auto"/>
            <w:vAlign w:val="bottom"/>
          </w:tcPr>
          <w:p w14:paraId="7DA708BA" w14:textId="77777777" w:rsidR="00E50BC1" w:rsidRPr="006A07D4" w:rsidRDefault="00E50BC1" w:rsidP="00E50BC1">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105,942</w:t>
            </w:r>
          </w:p>
        </w:tc>
        <w:tc>
          <w:tcPr>
            <w:tcW w:w="236" w:type="dxa"/>
          </w:tcPr>
          <w:p w14:paraId="0C06BE7C"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79C658B6" w14:textId="5C18B5DB" w:rsidR="00E50BC1" w:rsidRPr="006A07D4" w:rsidRDefault="00E50BC1" w:rsidP="00E50BC1">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84,451</w:t>
            </w:r>
          </w:p>
        </w:tc>
        <w:tc>
          <w:tcPr>
            <w:tcW w:w="236" w:type="dxa"/>
          </w:tcPr>
          <w:p w14:paraId="49462AC3"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23E3635E" w14:textId="77777777" w:rsidR="00E50BC1" w:rsidRPr="006A07D4" w:rsidRDefault="00E50BC1" w:rsidP="00E50BC1">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86,104</w:t>
            </w:r>
          </w:p>
        </w:tc>
      </w:tr>
      <w:tr w:rsidR="00E50BC1" w:rsidRPr="006A07D4" w14:paraId="0AE25590" w14:textId="77777777" w:rsidTr="00710C06">
        <w:tc>
          <w:tcPr>
            <w:tcW w:w="3402" w:type="dxa"/>
            <w:vAlign w:val="bottom"/>
          </w:tcPr>
          <w:p w14:paraId="5A91920F" w14:textId="77777777" w:rsidR="00E50BC1" w:rsidRPr="004134A9" w:rsidRDefault="00E50BC1" w:rsidP="00E50BC1">
            <w:pPr>
              <w:spacing w:line="240" w:lineRule="exact"/>
              <w:ind w:right="-104"/>
              <w:rPr>
                <w:rFonts w:ascii="CordiaUPC" w:hAnsi="CordiaUPC" w:cs="CordiaUPC"/>
                <w:sz w:val="26"/>
                <w:szCs w:val="26"/>
                <w:lang w:val="en-US" w:eastAsia="th-TH" w:bidi="th-TH"/>
              </w:rPr>
            </w:pPr>
            <w:r>
              <w:rPr>
                <w:rFonts w:ascii="CordiaUPC" w:hAnsi="CordiaUPC" w:cs="CordiaUPC"/>
                <w:sz w:val="26"/>
                <w:szCs w:val="26"/>
                <w:lang w:val="en-US" w:eastAsia="th-TH" w:bidi="th-TH"/>
              </w:rPr>
              <w:t xml:space="preserve">- </w:t>
            </w:r>
            <w:r w:rsidRPr="004134A9">
              <w:rPr>
                <w:rFonts w:ascii="CordiaUPC" w:hAnsi="CordiaUPC" w:cs="CordiaUPC" w:hint="cs"/>
                <w:sz w:val="26"/>
                <w:szCs w:val="26"/>
                <w:lang w:val="en-US" w:eastAsia="th-TH" w:bidi="th-TH"/>
              </w:rPr>
              <w:t>Committed line</w:t>
            </w:r>
          </w:p>
        </w:tc>
        <w:tc>
          <w:tcPr>
            <w:tcW w:w="1296" w:type="dxa"/>
            <w:shd w:val="clear" w:color="auto" w:fill="auto"/>
            <w:vAlign w:val="bottom"/>
          </w:tcPr>
          <w:p w14:paraId="1D9D3ABE" w14:textId="063AE4A5" w:rsidR="00E50BC1" w:rsidRPr="006A07D4" w:rsidRDefault="00E50BC1" w:rsidP="00E50BC1">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45,111</w:t>
            </w:r>
          </w:p>
        </w:tc>
        <w:tc>
          <w:tcPr>
            <w:tcW w:w="236" w:type="dxa"/>
            <w:vAlign w:val="bottom"/>
          </w:tcPr>
          <w:p w14:paraId="33E35714" w14:textId="77777777" w:rsidR="00E50BC1" w:rsidRPr="006A07D4" w:rsidRDefault="00E50BC1" w:rsidP="00E50BC1">
            <w:pPr>
              <w:spacing w:line="240" w:lineRule="exact"/>
              <w:ind w:right="162"/>
              <w:jc w:val="right"/>
              <w:rPr>
                <w:rFonts w:ascii="CordiaUPC" w:hAnsi="CordiaUPC" w:cs="CordiaUPC"/>
                <w:sz w:val="26"/>
                <w:szCs w:val="26"/>
              </w:rPr>
            </w:pPr>
          </w:p>
        </w:tc>
        <w:tc>
          <w:tcPr>
            <w:tcW w:w="1296" w:type="dxa"/>
            <w:shd w:val="clear" w:color="auto" w:fill="auto"/>
            <w:vAlign w:val="bottom"/>
          </w:tcPr>
          <w:p w14:paraId="33905BC1" w14:textId="77777777" w:rsidR="00E50BC1" w:rsidRPr="006A07D4" w:rsidRDefault="00E50BC1" w:rsidP="00E50BC1">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42,892</w:t>
            </w:r>
          </w:p>
        </w:tc>
        <w:tc>
          <w:tcPr>
            <w:tcW w:w="236" w:type="dxa"/>
          </w:tcPr>
          <w:p w14:paraId="441CCB83"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1FB8369C" w14:textId="5ADCEE0F" w:rsidR="00E50BC1" w:rsidRPr="006A07D4" w:rsidRDefault="00E50BC1" w:rsidP="00E50BC1">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38,072</w:t>
            </w:r>
          </w:p>
        </w:tc>
        <w:tc>
          <w:tcPr>
            <w:tcW w:w="236" w:type="dxa"/>
          </w:tcPr>
          <w:p w14:paraId="7913C63A" w14:textId="77777777" w:rsidR="00E50BC1" w:rsidRPr="006A07D4" w:rsidRDefault="00E50BC1" w:rsidP="00E50BC1">
            <w:pPr>
              <w:tabs>
                <w:tab w:val="decimal" w:pos="963"/>
              </w:tabs>
              <w:spacing w:line="240" w:lineRule="exact"/>
              <w:rPr>
                <w:rFonts w:ascii="CordiaUPC" w:hAnsi="CordiaUPC" w:cs="CordiaUPC"/>
                <w:sz w:val="26"/>
                <w:szCs w:val="26"/>
              </w:rPr>
            </w:pPr>
          </w:p>
        </w:tc>
        <w:tc>
          <w:tcPr>
            <w:tcW w:w="1296" w:type="dxa"/>
          </w:tcPr>
          <w:p w14:paraId="06A88AD2" w14:textId="77777777" w:rsidR="00E50BC1" w:rsidRPr="006A07D4" w:rsidRDefault="00E50BC1" w:rsidP="00E50BC1">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78,239</w:t>
            </w:r>
          </w:p>
        </w:tc>
      </w:tr>
      <w:tr w:rsidR="00E50BC1" w:rsidRPr="006A07D4" w14:paraId="43229631" w14:textId="77777777" w:rsidTr="008D071D">
        <w:tc>
          <w:tcPr>
            <w:tcW w:w="3402" w:type="dxa"/>
            <w:vAlign w:val="bottom"/>
          </w:tcPr>
          <w:p w14:paraId="27F91C6D" w14:textId="77777777" w:rsidR="00E50BC1" w:rsidRPr="004134A9" w:rsidRDefault="00E50BC1" w:rsidP="00E50BC1">
            <w:pPr>
              <w:spacing w:line="240" w:lineRule="exact"/>
              <w:ind w:right="-104"/>
              <w:rPr>
                <w:rFonts w:ascii="CordiaUPC" w:hAnsi="CordiaUPC" w:cs="CordiaUPC"/>
                <w:color w:val="000000"/>
                <w:sz w:val="26"/>
                <w:szCs w:val="26"/>
              </w:rPr>
            </w:pPr>
            <w:r>
              <w:rPr>
                <w:rFonts w:ascii="CordiaUPC" w:hAnsi="CordiaUPC" w:cs="CordiaUPC"/>
                <w:sz w:val="26"/>
                <w:szCs w:val="26"/>
                <w:lang w:val="en-US" w:eastAsia="th-TH" w:bidi="th-TH"/>
              </w:rPr>
              <w:t xml:space="preserve">- </w:t>
            </w:r>
            <w:r w:rsidRPr="004134A9">
              <w:rPr>
                <w:rFonts w:ascii="CordiaUPC" w:hAnsi="CordiaUPC" w:cs="CordiaUPC" w:hint="cs"/>
                <w:sz w:val="26"/>
                <w:szCs w:val="26"/>
                <w:lang w:val="en-US" w:eastAsia="th-TH" w:bidi="th-TH"/>
              </w:rPr>
              <w:t xml:space="preserve">Others </w:t>
            </w:r>
            <w:r w:rsidRPr="004134A9">
              <w:rPr>
                <w:rFonts w:ascii="CordiaUPC" w:hAnsi="CordiaUPC" w:cs="CordiaUPC" w:hint="cs"/>
                <w:sz w:val="26"/>
                <w:szCs w:val="26"/>
                <w:vertAlign w:val="superscript"/>
                <w:lang w:val="en-US" w:eastAsia="th-TH" w:bidi="th-TH"/>
              </w:rPr>
              <w:t>(1)</w:t>
            </w:r>
          </w:p>
        </w:tc>
        <w:tc>
          <w:tcPr>
            <w:tcW w:w="1296" w:type="dxa"/>
            <w:shd w:val="clear" w:color="auto" w:fill="auto"/>
            <w:vAlign w:val="bottom"/>
          </w:tcPr>
          <w:p w14:paraId="1AC45465" w14:textId="1C623488" w:rsidR="00E50BC1" w:rsidRPr="006A07D4" w:rsidRDefault="00E50BC1" w:rsidP="00E50BC1">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39,625</w:t>
            </w:r>
          </w:p>
        </w:tc>
        <w:tc>
          <w:tcPr>
            <w:tcW w:w="236" w:type="dxa"/>
            <w:vAlign w:val="bottom"/>
          </w:tcPr>
          <w:p w14:paraId="78E67583" w14:textId="77777777" w:rsidR="00E50BC1" w:rsidRPr="006A07D4" w:rsidRDefault="00E50BC1" w:rsidP="00E50BC1">
            <w:pPr>
              <w:spacing w:line="240" w:lineRule="exact"/>
              <w:ind w:right="162"/>
              <w:jc w:val="right"/>
              <w:rPr>
                <w:rFonts w:ascii="CordiaUPC" w:hAnsi="CordiaUPC" w:cs="CordiaUPC"/>
                <w:b/>
                <w:bCs/>
                <w:sz w:val="26"/>
                <w:szCs w:val="26"/>
              </w:rPr>
            </w:pPr>
          </w:p>
        </w:tc>
        <w:tc>
          <w:tcPr>
            <w:tcW w:w="1296" w:type="dxa"/>
            <w:shd w:val="clear" w:color="auto" w:fill="auto"/>
            <w:vAlign w:val="bottom"/>
          </w:tcPr>
          <w:p w14:paraId="3C372617" w14:textId="77777777" w:rsidR="00E50BC1" w:rsidRPr="006A07D4" w:rsidRDefault="00E50BC1" w:rsidP="00E50BC1">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29,236</w:t>
            </w:r>
          </w:p>
        </w:tc>
        <w:tc>
          <w:tcPr>
            <w:tcW w:w="236" w:type="dxa"/>
          </w:tcPr>
          <w:p w14:paraId="2ABD11CE" w14:textId="77777777" w:rsidR="00E50BC1" w:rsidRPr="006A07D4" w:rsidRDefault="00E50BC1" w:rsidP="00E50BC1">
            <w:pPr>
              <w:tabs>
                <w:tab w:val="decimal" w:pos="963"/>
              </w:tabs>
              <w:spacing w:line="240" w:lineRule="exact"/>
              <w:rPr>
                <w:rFonts w:ascii="CordiaUPC" w:hAnsi="CordiaUPC" w:cs="CordiaUPC"/>
                <w:b/>
                <w:bCs/>
                <w:sz w:val="26"/>
                <w:szCs w:val="26"/>
              </w:rPr>
            </w:pPr>
          </w:p>
        </w:tc>
        <w:tc>
          <w:tcPr>
            <w:tcW w:w="1296" w:type="dxa"/>
          </w:tcPr>
          <w:p w14:paraId="3260D052" w14:textId="68A5ADA2" w:rsidR="00E50BC1" w:rsidRPr="006A07D4" w:rsidRDefault="00E50BC1" w:rsidP="00E50BC1">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28,263</w:t>
            </w:r>
          </w:p>
        </w:tc>
        <w:tc>
          <w:tcPr>
            <w:tcW w:w="236" w:type="dxa"/>
          </w:tcPr>
          <w:p w14:paraId="4724B461" w14:textId="77777777" w:rsidR="00E50BC1" w:rsidRPr="006A07D4" w:rsidRDefault="00E50BC1" w:rsidP="00E50BC1">
            <w:pPr>
              <w:tabs>
                <w:tab w:val="decimal" w:pos="963"/>
              </w:tabs>
              <w:spacing w:line="240" w:lineRule="exact"/>
              <w:rPr>
                <w:rFonts w:ascii="CordiaUPC" w:hAnsi="CordiaUPC" w:cs="CordiaUPC"/>
                <w:b/>
                <w:bCs/>
                <w:sz w:val="26"/>
                <w:szCs w:val="26"/>
              </w:rPr>
            </w:pPr>
          </w:p>
        </w:tc>
        <w:tc>
          <w:tcPr>
            <w:tcW w:w="1296" w:type="dxa"/>
          </w:tcPr>
          <w:p w14:paraId="6628B7DD" w14:textId="77777777" w:rsidR="00E50BC1" w:rsidRPr="006A07D4" w:rsidRDefault="00E50BC1" w:rsidP="00E50BC1">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17,029</w:t>
            </w:r>
          </w:p>
        </w:tc>
      </w:tr>
      <w:tr w:rsidR="00E50BC1" w:rsidRPr="006A07D4" w14:paraId="691E3129" w14:textId="77777777" w:rsidTr="008D071D">
        <w:tc>
          <w:tcPr>
            <w:tcW w:w="3402" w:type="dxa"/>
            <w:hideMark/>
          </w:tcPr>
          <w:p w14:paraId="20E8A7C6" w14:textId="77777777" w:rsidR="00E50BC1" w:rsidRPr="006A07D4" w:rsidRDefault="00E50BC1" w:rsidP="00E50BC1">
            <w:pPr>
              <w:spacing w:line="240" w:lineRule="exact"/>
              <w:ind w:right="-104"/>
              <w:rPr>
                <w:rFonts w:ascii="CordiaUPC" w:hAnsi="CordiaUPC" w:cs="CordiaUPC"/>
                <w:b/>
                <w:bCs/>
                <w:color w:val="000000"/>
                <w:sz w:val="26"/>
                <w:szCs w:val="26"/>
              </w:rPr>
            </w:pPr>
            <w:r w:rsidRPr="006A07D4">
              <w:rPr>
                <w:rFonts w:ascii="CordiaUPC" w:hAnsi="CordiaUPC" w:cs="CordiaUPC" w:hint="cs"/>
                <w:b/>
                <w:bCs/>
                <w:sz w:val="26"/>
                <w:szCs w:val="26"/>
                <w:lang w:eastAsia="th-TH"/>
              </w:rPr>
              <w:t>Total</w:t>
            </w:r>
          </w:p>
        </w:tc>
        <w:tc>
          <w:tcPr>
            <w:tcW w:w="1296" w:type="dxa"/>
            <w:tcBorders>
              <w:top w:val="single" w:sz="4" w:space="0" w:color="000000"/>
              <w:bottom w:val="double" w:sz="4" w:space="0" w:color="000000"/>
            </w:tcBorders>
            <w:shd w:val="clear" w:color="auto" w:fill="auto"/>
            <w:vAlign w:val="bottom"/>
          </w:tcPr>
          <w:p w14:paraId="187925D5" w14:textId="7E860DC9" w:rsidR="00E50BC1" w:rsidRPr="006A07D4" w:rsidRDefault="00E50BC1" w:rsidP="00E50BC1">
            <w:pPr>
              <w:tabs>
                <w:tab w:val="decimal" w:pos="968"/>
              </w:tabs>
              <w:spacing w:line="240" w:lineRule="exact"/>
              <w:ind w:left="-103" w:right="-76"/>
              <w:rPr>
                <w:rFonts w:ascii="CordiaUPC" w:hAnsi="CordiaUPC" w:cs="CordiaUPC"/>
                <w:b/>
                <w:bCs/>
                <w:sz w:val="26"/>
                <w:szCs w:val="26"/>
              </w:rPr>
            </w:pPr>
            <w:r>
              <w:rPr>
                <w:rFonts w:ascii="CordiaUPC" w:hAnsi="CordiaUPC" w:cs="CordiaUPC"/>
                <w:b/>
                <w:bCs/>
                <w:sz w:val="26"/>
                <w:szCs w:val="26"/>
              </w:rPr>
              <w:t>278,246</w:t>
            </w:r>
          </w:p>
        </w:tc>
        <w:tc>
          <w:tcPr>
            <w:tcW w:w="236" w:type="dxa"/>
            <w:vAlign w:val="bottom"/>
          </w:tcPr>
          <w:p w14:paraId="7AAD1A1E" w14:textId="77777777" w:rsidR="00E50BC1" w:rsidRPr="006A07D4" w:rsidRDefault="00E50BC1" w:rsidP="00E50BC1">
            <w:pPr>
              <w:spacing w:line="240" w:lineRule="exact"/>
              <w:ind w:right="162"/>
              <w:jc w:val="right"/>
              <w:rPr>
                <w:rFonts w:ascii="CordiaUPC" w:hAnsi="CordiaUPC" w:cs="CordiaUPC"/>
                <w:b/>
                <w:bCs/>
                <w:sz w:val="26"/>
                <w:szCs w:val="26"/>
              </w:rPr>
            </w:pPr>
          </w:p>
        </w:tc>
        <w:tc>
          <w:tcPr>
            <w:tcW w:w="1296" w:type="dxa"/>
            <w:tcBorders>
              <w:top w:val="single" w:sz="4" w:space="0" w:color="000000"/>
              <w:bottom w:val="double" w:sz="4" w:space="0" w:color="000000"/>
            </w:tcBorders>
            <w:shd w:val="clear" w:color="auto" w:fill="auto"/>
            <w:vAlign w:val="bottom"/>
          </w:tcPr>
          <w:p w14:paraId="5DCFE483" w14:textId="77777777" w:rsidR="00E50BC1" w:rsidRPr="006A07D4" w:rsidRDefault="00E50BC1" w:rsidP="00E50BC1">
            <w:pPr>
              <w:tabs>
                <w:tab w:val="decimal" w:pos="971"/>
              </w:tabs>
              <w:spacing w:line="240" w:lineRule="exact"/>
              <w:rPr>
                <w:rFonts w:ascii="CordiaUPC" w:hAnsi="CordiaUPC" w:cs="CordiaUPC"/>
                <w:b/>
                <w:bCs/>
                <w:sz w:val="26"/>
                <w:szCs w:val="26"/>
              </w:rPr>
            </w:pPr>
            <w:r>
              <w:rPr>
                <w:rFonts w:ascii="CordiaUPC" w:hAnsi="CordiaUPC" w:cs="CordiaUPC"/>
                <w:b/>
                <w:bCs/>
                <w:sz w:val="26"/>
                <w:szCs w:val="26"/>
              </w:rPr>
              <w:t>259,309</w:t>
            </w:r>
          </w:p>
        </w:tc>
        <w:tc>
          <w:tcPr>
            <w:tcW w:w="236" w:type="dxa"/>
          </w:tcPr>
          <w:p w14:paraId="0B7E59EC" w14:textId="77777777" w:rsidR="00E50BC1" w:rsidRPr="006A07D4" w:rsidRDefault="00E50BC1" w:rsidP="00E50BC1">
            <w:pPr>
              <w:tabs>
                <w:tab w:val="decimal" w:pos="963"/>
              </w:tabs>
              <w:spacing w:line="240" w:lineRule="exact"/>
              <w:rPr>
                <w:rFonts w:ascii="CordiaUPC" w:hAnsi="CordiaUPC" w:cs="CordiaUPC"/>
                <w:b/>
                <w:bCs/>
                <w:sz w:val="26"/>
                <w:szCs w:val="26"/>
              </w:rPr>
            </w:pPr>
          </w:p>
        </w:tc>
        <w:tc>
          <w:tcPr>
            <w:tcW w:w="1296" w:type="dxa"/>
            <w:tcBorders>
              <w:top w:val="single" w:sz="4" w:space="0" w:color="000000"/>
              <w:bottom w:val="double" w:sz="4" w:space="0" w:color="000000"/>
            </w:tcBorders>
          </w:tcPr>
          <w:p w14:paraId="094C6E88" w14:textId="3703072E" w:rsidR="00E50BC1" w:rsidRPr="006A07D4" w:rsidRDefault="00E50BC1" w:rsidP="00E50BC1">
            <w:pPr>
              <w:tabs>
                <w:tab w:val="decimal" w:pos="963"/>
              </w:tabs>
              <w:spacing w:line="240" w:lineRule="exact"/>
              <w:ind w:left="-103" w:right="-76"/>
              <w:rPr>
                <w:rFonts w:ascii="CordiaUPC" w:hAnsi="CordiaUPC" w:cs="CordiaUPC"/>
                <w:b/>
                <w:bCs/>
                <w:sz w:val="26"/>
                <w:szCs w:val="26"/>
              </w:rPr>
            </w:pPr>
            <w:r>
              <w:rPr>
                <w:rFonts w:ascii="CordiaUPC" w:hAnsi="CordiaUPC" w:cs="CordiaUPC"/>
                <w:b/>
                <w:bCs/>
                <w:sz w:val="26"/>
                <w:szCs w:val="26"/>
              </w:rPr>
              <w:t>239,191</w:t>
            </w:r>
          </w:p>
        </w:tc>
        <w:tc>
          <w:tcPr>
            <w:tcW w:w="236" w:type="dxa"/>
          </w:tcPr>
          <w:p w14:paraId="543908EF" w14:textId="77777777" w:rsidR="00E50BC1" w:rsidRPr="006A07D4" w:rsidRDefault="00E50BC1" w:rsidP="00E50BC1">
            <w:pPr>
              <w:tabs>
                <w:tab w:val="decimal" w:pos="963"/>
              </w:tabs>
              <w:spacing w:line="240" w:lineRule="exact"/>
              <w:rPr>
                <w:rFonts w:ascii="CordiaUPC" w:hAnsi="CordiaUPC" w:cs="CordiaUPC"/>
                <w:b/>
                <w:bCs/>
                <w:sz w:val="26"/>
                <w:szCs w:val="26"/>
              </w:rPr>
            </w:pPr>
          </w:p>
        </w:tc>
        <w:tc>
          <w:tcPr>
            <w:tcW w:w="1296" w:type="dxa"/>
            <w:tcBorders>
              <w:top w:val="single" w:sz="4" w:space="0" w:color="000000"/>
              <w:bottom w:val="double" w:sz="4" w:space="0" w:color="000000"/>
            </w:tcBorders>
          </w:tcPr>
          <w:p w14:paraId="2B189523" w14:textId="77777777" w:rsidR="00E50BC1" w:rsidRPr="006A07D4" w:rsidRDefault="00E50BC1" w:rsidP="00E50BC1">
            <w:pPr>
              <w:tabs>
                <w:tab w:val="decimal" w:pos="966"/>
              </w:tabs>
              <w:spacing w:line="240" w:lineRule="exact"/>
              <w:ind w:left="-103" w:right="-76"/>
              <w:rPr>
                <w:rFonts w:ascii="CordiaUPC" w:hAnsi="CordiaUPC" w:cs="CordiaUPC"/>
                <w:b/>
                <w:bCs/>
                <w:sz w:val="26"/>
                <w:szCs w:val="26"/>
              </w:rPr>
            </w:pPr>
            <w:r>
              <w:rPr>
                <w:rFonts w:ascii="CordiaUPC" w:hAnsi="CordiaUPC" w:cs="CordiaUPC"/>
                <w:b/>
                <w:bCs/>
                <w:sz w:val="26"/>
                <w:szCs w:val="26"/>
              </w:rPr>
              <w:t>259,813</w:t>
            </w:r>
          </w:p>
        </w:tc>
      </w:tr>
    </w:tbl>
    <w:p w14:paraId="4650DCBE" w14:textId="0D5AEB98" w:rsidR="00EB25D6" w:rsidRPr="006A07D4" w:rsidRDefault="00EB25D6" w:rsidP="00EB25D6">
      <w:pPr>
        <w:pStyle w:val="BodyText"/>
        <w:tabs>
          <w:tab w:val="left" w:pos="810"/>
        </w:tabs>
        <w:spacing w:after="0" w:line="240" w:lineRule="exact"/>
        <w:ind w:left="810" w:hanging="263"/>
        <w:jc w:val="thaiDistribute"/>
        <w:rPr>
          <w:rFonts w:ascii="CordiaUPC" w:hAnsi="CordiaUPC" w:cs="CordiaUPC"/>
          <w:sz w:val="26"/>
          <w:szCs w:val="26"/>
        </w:rPr>
      </w:pPr>
      <w:r w:rsidRPr="006A07D4">
        <w:rPr>
          <w:rFonts w:ascii="CordiaUPC" w:hAnsi="CordiaUPC" w:cs="CordiaUPC" w:hint="cs"/>
          <w:sz w:val="26"/>
          <w:szCs w:val="26"/>
          <w:vertAlign w:val="superscript"/>
        </w:rPr>
        <w:t xml:space="preserve"> (1)</w:t>
      </w:r>
      <w:r w:rsidRPr="006A07D4">
        <w:rPr>
          <w:rFonts w:ascii="CordiaUPC" w:hAnsi="CordiaUPC" w:cs="CordiaUPC" w:hint="cs"/>
          <w:sz w:val="26"/>
          <w:szCs w:val="26"/>
        </w:rPr>
        <w:tab/>
      </w:r>
      <w:r w:rsidRPr="00791AE9">
        <w:rPr>
          <w:rFonts w:ascii="CordiaUPC" w:hAnsi="CordiaUPC" w:cs="CordiaUPC" w:hint="cs"/>
          <w:szCs w:val="22"/>
        </w:rPr>
        <w:t xml:space="preserve">As at </w:t>
      </w:r>
      <w:r w:rsidRPr="00791AE9">
        <w:rPr>
          <w:rFonts w:ascii="CordiaUPC" w:hAnsi="CordiaUPC" w:cs="CordiaUPC" w:hint="cs"/>
          <w:szCs w:val="22"/>
          <w:lang w:val="en-US"/>
        </w:rPr>
        <w:t>3</w:t>
      </w:r>
      <w:r>
        <w:rPr>
          <w:rFonts w:ascii="CordiaUPC" w:hAnsi="CordiaUPC" w:cs="CordiaUPC"/>
          <w:szCs w:val="22"/>
          <w:lang w:val="en-US"/>
        </w:rPr>
        <w:t>0 June</w:t>
      </w:r>
      <w:r w:rsidRPr="00791AE9">
        <w:rPr>
          <w:rFonts w:ascii="CordiaUPC" w:hAnsi="CordiaUPC" w:cs="CordiaUPC" w:hint="cs"/>
          <w:szCs w:val="22"/>
        </w:rPr>
        <w:t xml:space="preserve"> 202</w:t>
      </w:r>
      <w:r w:rsidRPr="00791AE9">
        <w:rPr>
          <w:rFonts w:ascii="CordiaUPC" w:hAnsi="CordiaUPC" w:cs="CordiaUPC"/>
          <w:szCs w:val="22"/>
        </w:rPr>
        <w:t>1</w:t>
      </w:r>
      <w:r w:rsidRPr="00791AE9">
        <w:rPr>
          <w:rFonts w:ascii="CordiaUPC" w:hAnsi="CordiaUPC" w:cs="CordiaUPC" w:hint="cs"/>
          <w:szCs w:val="22"/>
        </w:rPr>
        <w:t>, this included the financial assets accepted as collateral that had been sold or pledged amounting to</w:t>
      </w:r>
      <w:r>
        <w:rPr>
          <w:rFonts w:ascii="CordiaUPC" w:hAnsi="CordiaUPC" w:cs="CordiaUPC"/>
          <w:szCs w:val="22"/>
        </w:rPr>
        <w:t xml:space="preserve"> </w:t>
      </w:r>
      <w:r w:rsidRPr="00791AE9">
        <w:rPr>
          <w:rFonts w:ascii="CordiaUPC" w:hAnsi="CordiaUPC" w:cs="CordiaUPC" w:hint="cs"/>
          <w:szCs w:val="22"/>
        </w:rPr>
        <w:t xml:space="preserve">Baht </w:t>
      </w:r>
      <w:r w:rsidR="00E50BC1">
        <w:rPr>
          <w:rFonts w:ascii="CordiaUPC" w:hAnsi="CordiaUPC" w:cs="CordiaUPC"/>
          <w:szCs w:val="22"/>
        </w:rPr>
        <w:t>27</w:t>
      </w:r>
      <w:r w:rsidRPr="00791AE9">
        <w:rPr>
          <w:rFonts w:ascii="CordiaUPC" w:hAnsi="CordiaUPC" w:cs="CordiaUPC"/>
          <w:szCs w:val="22"/>
        </w:rPr>
        <w:t>,</w:t>
      </w:r>
      <w:r w:rsidR="00E50BC1">
        <w:rPr>
          <w:rFonts w:ascii="CordiaUPC" w:hAnsi="CordiaUPC" w:cs="CordiaUPC"/>
          <w:szCs w:val="22"/>
        </w:rPr>
        <w:t>364</w:t>
      </w:r>
      <w:r w:rsidRPr="00791AE9">
        <w:rPr>
          <w:rFonts w:ascii="CordiaUPC" w:hAnsi="CordiaUPC" w:cs="CordiaUPC"/>
          <w:sz w:val="18"/>
          <w:szCs w:val="18"/>
        </w:rPr>
        <w:t xml:space="preserve"> </w:t>
      </w:r>
      <w:r w:rsidRPr="00791AE9">
        <w:rPr>
          <w:rFonts w:ascii="CordiaUPC" w:hAnsi="CordiaUPC" w:cs="CordiaUPC" w:hint="cs"/>
          <w:szCs w:val="22"/>
        </w:rPr>
        <w:t xml:space="preserve">million </w:t>
      </w:r>
      <w:r w:rsidRPr="00791AE9">
        <w:rPr>
          <w:rFonts w:ascii="CordiaUPC" w:hAnsi="CordiaUPC" w:cs="CordiaUPC" w:hint="cs"/>
          <w:i/>
          <w:iCs/>
          <w:szCs w:val="22"/>
        </w:rPr>
        <w:t>(31 December</w:t>
      </w:r>
      <w:r w:rsidRPr="00791AE9">
        <w:rPr>
          <w:rFonts w:ascii="CordiaUPC" w:hAnsi="CordiaUPC" w:cs="CordiaUPC" w:hint="cs"/>
          <w:szCs w:val="22"/>
        </w:rPr>
        <w:t xml:space="preserve"> </w:t>
      </w:r>
      <w:r w:rsidRPr="00791AE9">
        <w:rPr>
          <w:rFonts w:ascii="CordiaUPC" w:hAnsi="CordiaUPC" w:cs="CordiaUPC" w:hint="cs"/>
          <w:i/>
          <w:iCs/>
          <w:szCs w:val="22"/>
        </w:rPr>
        <w:t>20</w:t>
      </w:r>
      <w:r w:rsidRPr="00791AE9">
        <w:rPr>
          <w:rFonts w:ascii="CordiaUPC" w:hAnsi="CordiaUPC" w:cs="CordiaUPC"/>
          <w:i/>
          <w:iCs/>
          <w:szCs w:val="22"/>
        </w:rPr>
        <w:t>20</w:t>
      </w:r>
      <w:r w:rsidRPr="00791AE9">
        <w:rPr>
          <w:rFonts w:ascii="CordiaUPC" w:hAnsi="CordiaUPC" w:cs="CordiaUPC" w:hint="cs"/>
          <w:i/>
          <w:iCs/>
          <w:szCs w:val="22"/>
        </w:rPr>
        <w:t xml:space="preserve">: </w:t>
      </w:r>
      <w:r w:rsidRPr="00791AE9">
        <w:rPr>
          <w:rFonts w:ascii="CordiaUPC" w:hAnsi="CordiaUPC" w:cs="CordiaUPC"/>
          <w:i/>
          <w:iCs/>
          <w:szCs w:val="22"/>
        </w:rPr>
        <w:t>15,924</w:t>
      </w:r>
      <w:r w:rsidRPr="00791AE9">
        <w:rPr>
          <w:rFonts w:ascii="CordiaUPC" w:hAnsi="CordiaUPC" w:cs="CordiaUPC" w:hint="cs"/>
          <w:i/>
          <w:iCs/>
          <w:szCs w:val="22"/>
        </w:rPr>
        <w:t xml:space="preserve"> million)</w:t>
      </w:r>
      <w:r w:rsidRPr="00791AE9">
        <w:rPr>
          <w:rFonts w:ascii="CordiaUPC" w:hAnsi="CordiaUPC" w:cs="CordiaUPC" w:hint="cs"/>
          <w:szCs w:val="22"/>
        </w:rPr>
        <w:t>. The Bank</w:t>
      </w:r>
      <w:r w:rsidR="002372E6">
        <w:rPr>
          <w:rFonts w:ascii="CordiaUPC" w:hAnsi="CordiaUPC" w:cs="CordiaUPC" w:hint="cs"/>
          <w:szCs w:val="22"/>
          <w:cs/>
          <w:lang w:bidi="th-TH"/>
        </w:rPr>
        <w:t xml:space="preserve"> </w:t>
      </w:r>
      <w:r w:rsidR="002372E6">
        <w:rPr>
          <w:rFonts w:ascii="CordiaUPC" w:hAnsi="CordiaUPC" w:cs="CordiaUPC"/>
          <w:szCs w:val="22"/>
          <w:lang w:val="en-US" w:bidi="th-TH"/>
        </w:rPr>
        <w:t>and its subsidiaries</w:t>
      </w:r>
      <w:r w:rsidRPr="00791AE9">
        <w:rPr>
          <w:rFonts w:ascii="CordiaUPC" w:hAnsi="CordiaUPC" w:cs="CordiaUPC" w:hint="cs"/>
          <w:szCs w:val="22"/>
        </w:rPr>
        <w:t xml:space="preserve"> </w:t>
      </w:r>
      <w:proofErr w:type="gramStart"/>
      <w:r w:rsidRPr="00791AE9">
        <w:rPr>
          <w:rFonts w:ascii="CordiaUPC" w:hAnsi="CordiaUPC" w:cs="CordiaUPC" w:hint="cs"/>
          <w:szCs w:val="22"/>
        </w:rPr>
        <w:t>is</w:t>
      </w:r>
      <w:proofErr w:type="gramEnd"/>
      <w:r w:rsidRPr="00791AE9">
        <w:rPr>
          <w:rFonts w:ascii="CordiaUPC" w:hAnsi="CordiaUPC" w:cs="CordiaUPC" w:hint="cs"/>
          <w:szCs w:val="22"/>
        </w:rPr>
        <w:t xml:space="preserve"> obliged to return those securities in equivalent amount.</w:t>
      </w:r>
    </w:p>
    <w:p w14:paraId="27313F9D" w14:textId="77777777" w:rsidR="00EB25D6" w:rsidRPr="006A07D4" w:rsidRDefault="00EB25D6" w:rsidP="00EB25D6">
      <w:pPr>
        <w:pStyle w:val="BodyText"/>
        <w:spacing w:after="0" w:line="240" w:lineRule="exact"/>
        <w:ind w:left="540"/>
        <w:jc w:val="thaiDistribute"/>
        <w:rPr>
          <w:rFonts w:ascii="CordiaUPC" w:hAnsi="CordiaUPC" w:cs="CordiaUPC"/>
          <w:sz w:val="26"/>
          <w:szCs w:val="26"/>
        </w:rPr>
      </w:pPr>
    </w:p>
    <w:p w14:paraId="276234AA" w14:textId="44D5214A" w:rsidR="00EB25D6" w:rsidRPr="006A07D4" w:rsidRDefault="00EB25D6" w:rsidP="00EB25D6">
      <w:pPr>
        <w:pStyle w:val="BodyText"/>
        <w:spacing w:after="0" w:line="240" w:lineRule="exact"/>
        <w:ind w:left="540"/>
        <w:jc w:val="thaiDistribute"/>
        <w:rPr>
          <w:rFonts w:ascii="CordiaUPC" w:hAnsi="CordiaUPC" w:cs="CordiaUPC"/>
          <w:sz w:val="26"/>
          <w:szCs w:val="26"/>
        </w:rPr>
      </w:pPr>
      <w:r w:rsidRPr="006A07D4">
        <w:rPr>
          <w:rFonts w:ascii="CordiaUPC" w:hAnsi="CordiaUPC" w:cs="CordiaUPC" w:hint="cs"/>
          <w:sz w:val="26"/>
          <w:szCs w:val="26"/>
        </w:rPr>
        <w:t xml:space="preserve">As at </w:t>
      </w:r>
      <w:r w:rsidRPr="002B0AAC">
        <w:rPr>
          <w:rFonts w:ascii="CordiaUPC" w:hAnsi="CordiaUPC" w:cs="CordiaUPC" w:hint="cs"/>
          <w:sz w:val="26"/>
          <w:szCs w:val="26"/>
          <w:lang w:val="en-US"/>
        </w:rPr>
        <w:t>3</w:t>
      </w:r>
      <w:r>
        <w:rPr>
          <w:rFonts w:ascii="CordiaUPC" w:hAnsi="CordiaUPC" w:cs="CordiaUPC"/>
          <w:sz w:val="26"/>
          <w:szCs w:val="26"/>
          <w:lang w:val="en-US"/>
        </w:rPr>
        <w:t>0</w:t>
      </w:r>
      <w:r w:rsidRPr="002B0AAC">
        <w:rPr>
          <w:rFonts w:ascii="CordiaUPC" w:hAnsi="CordiaUPC" w:cs="CordiaUPC" w:hint="cs"/>
          <w:sz w:val="26"/>
          <w:szCs w:val="26"/>
          <w:lang w:val="en-US"/>
        </w:rPr>
        <w:t xml:space="preserve"> </w:t>
      </w:r>
      <w:r>
        <w:rPr>
          <w:rFonts w:ascii="CordiaUPC" w:hAnsi="CordiaUPC" w:cs="CordiaUPC"/>
          <w:sz w:val="26"/>
          <w:szCs w:val="26"/>
          <w:lang w:val="en-US"/>
        </w:rPr>
        <w:t>June 2021</w:t>
      </w:r>
      <w:r w:rsidRPr="006A07D4">
        <w:rPr>
          <w:rFonts w:ascii="CordiaUPC" w:hAnsi="CordiaUPC" w:cs="CordiaUPC" w:hint="cs"/>
          <w:sz w:val="26"/>
          <w:szCs w:val="26"/>
        </w:rPr>
        <w:t xml:space="preserve"> and 31 December 20</w:t>
      </w:r>
      <w:r>
        <w:rPr>
          <w:rFonts w:ascii="CordiaUPC" w:hAnsi="CordiaUPC" w:cs="CordiaUPC"/>
          <w:sz w:val="26"/>
          <w:szCs w:val="26"/>
        </w:rPr>
        <w:t>20</w:t>
      </w:r>
      <w:r w:rsidRPr="006A07D4">
        <w:rPr>
          <w:rFonts w:ascii="CordiaUPC" w:hAnsi="CordiaUPC" w:cs="CordiaUPC" w:hint="cs"/>
          <w:sz w:val="26"/>
          <w:szCs w:val="26"/>
        </w:rPr>
        <w:t xml:space="preserve">, the </w:t>
      </w:r>
      <w:r w:rsidRPr="006A07D4">
        <w:rPr>
          <w:rFonts w:ascii="CordiaUPC" w:hAnsi="CordiaUPC" w:cs="CordiaUPC" w:hint="cs"/>
          <w:sz w:val="26"/>
          <w:szCs w:val="26"/>
          <w:lang w:bidi="th-TH"/>
        </w:rPr>
        <w:t>Bank and its subsidiaries</w:t>
      </w:r>
      <w:r w:rsidRPr="006A07D4">
        <w:rPr>
          <w:rFonts w:ascii="CordiaUPC" w:hAnsi="CordiaUPC" w:cs="CordiaUPC" w:hint="cs"/>
          <w:sz w:val="26"/>
          <w:szCs w:val="26"/>
        </w:rPr>
        <w:t xml:space="preserve"> had no commitments from providing other guarantees to listed companies, which meet criteria for delisting conditions from the Stock Exchange of Thailand.</w:t>
      </w:r>
    </w:p>
    <w:p w14:paraId="7D8B344C" w14:textId="77777777" w:rsidR="00EB25D6" w:rsidRPr="006A07D4" w:rsidRDefault="00EB25D6" w:rsidP="00EB25D6">
      <w:pPr>
        <w:pStyle w:val="BodyText"/>
        <w:spacing w:after="0" w:line="240" w:lineRule="exact"/>
        <w:ind w:left="540"/>
        <w:jc w:val="thaiDistribute"/>
        <w:rPr>
          <w:rFonts w:ascii="CordiaUPC" w:hAnsi="CordiaUPC" w:cs="CordiaUPC"/>
          <w:sz w:val="26"/>
          <w:szCs w:val="26"/>
        </w:rPr>
      </w:pPr>
    </w:p>
    <w:p w14:paraId="60623FF1" w14:textId="26262E70" w:rsidR="00EB25D6" w:rsidRDefault="00EB25D6" w:rsidP="00EB25D6">
      <w:pPr>
        <w:pStyle w:val="block"/>
        <w:spacing w:after="0" w:line="240" w:lineRule="exact"/>
        <w:ind w:left="540"/>
        <w:jc w:val="thaiDistribute"/>
        <w:rPr>
          <w:rFonts w:ascii="CordiaUPC" w:hAnsi="CordiaUPC" w:cs="CordiaUPC"/>
          <w:sz w:val="26"/>
          <w:szCs w:val="26"/>
          <w:lang w:val="en-US"/>
        </w:rPr>
      </w:pPr>
      <w:r w:rsidRPr="006A07D4">
        <w:rPr>
          <w:rFonts w:ascii="CordiaUPC" w:hAnsi="CordiaUPC" w:cs="CordiaUPC" w:hint="cs"/>
          <w:sz w:val="26"/>
          <w:szCs w:val="26"/>
        </w:rPr>
        <w:t xml:space="preserve">As at </w:t>
      </w:r>
      <w:r>
        <w:rPr>
          <w:rFonts w:ascii="CordiaUPC" w:hAnsi="CordiaUPC" w:cs="CordiaUPC"/>
          <w:sz w:val="26"/>
          <w:szCs w:val="26"/>
          <w:lang w:val="en-US"/>
        </w:rPr>
        <w:t>30 June</w:t>
      </w:r>
      <w:r w:rsidRPr="00B12481">
        <w:rPr>
          <w:rFonts w:ascii="CordiaUPC" w:hAnsi="CordiaUPC" w:cs="CordiaUPC" w:hint="cs"/>
          <w:sz w:val="26"/>
          <w:szCs w:val="26"/>
        </w:rPr>
        <w:t xml:space="preserve"> </w:t>
      </w:r>
      <w:r w:rsidRPr="006A07D4">
        <w:rPr>
          <w:rFonts w:ascii="CordiaUPC" w:hAnsi="CordiaUPC" w:cs="CordiaUPC" w:hint="cs"/>
          <w:sz w:val="26"/>
          <w:szCs w:val="26"/>
        </w:rPr>
        <w:t>202</w:t>
      </w:r>
      <w:r>
        <w:rPr>
          <w:rFonts w:ascii="CordiaUPC" w:hAnsi="CordiaUPC" w:cs="CordiaUPC"/>
          <w:sz w:val="26"/>
          <w:szCs w:val="26"/>
        </w:rPr>
        <w:t xml:space="preserve">1 </w:t>
      </w:r>
      <w:r w:rsidRPr="006A07D4">
        <w:rPr>
          <w:rFonts w:ascii="CordiaUPC" w:hAnsi="CordiaUPC" w:cs="CordiaUPC" w:hint="cs"/>
          <w:sz w:val="26"/>
          <w:szCs w:val="26"/>
        </w:rPr>
        <w:t>and 31 December 20</w:t>
      </w:r>
      <w:r>
        <w:rPr>
          <w:rFonts w:ascii="CordiaUPC" w:hAnsi="CordiaUPC" w:cs="CordiaUPC"/>
          <w:sz w:val="26"/>
          <w:szCs w:val="26"/>
        </w:rPr>
        <w:t>20</w:t>
      </w:r>
      <w:r w:rsidRPr="006A07D4">
        <w:rPr>
          <w:rFonts w:ascii="CordiaUPC" w:hAnsi="CordiaUPC" w:cs="CordiaUPC" w:hint="cs"/>
          <w:sz w:val="26"/>
          <w:szCs w:val="26"/>
        </w:rPr>
        <w:t xml:space="preserve">, the Bank and its subsidiaries had </w:t>
      </w:r>
      <w:bookmarkStart w:id="39" w:name="_Hlk69976979"/>
      <w:r w:rsidRPr="006A07D4">
        <w:rPr>
          <w:rFonts w:ascii="CordiaUPC" w:hAnsi="CordiaUPC" w:cs="CordiaUPC" w:hint="cs"/>
          <w:sz w:val="26"/>
          <w:szCs w:val="26"/>
        </w:rPr>
        <w:t>purchase</w:t>
      </w:r>
      <w:bookmarkEnd w:id="39"/>
      <w:r w:rsidRPr="006A07D4">
        <w:rPr>
          <w:rFonts w:ascii="CordiaUPC" w:hAnsi="CordiaUPC" w:cs="CordiaUPC" w:hint="cs"/>
          <w:sz w:val="26"/>
          <w:szCs w:val="26"/>
        </w:rPr>
        <w:t xml:space="preserve"> and sales of investment in debt securities with </w:t>
      </w:r>
      <w:r w:rsidR="00E17092" w:rsidRPr="00E17092">
        <w:rPr>
          <w:rFonts w:ascii="CordiaUPC" w:hAnsi="CordiaUPC" w:cs="CordiaUPC"/>
          <w:sz w:val="26"/>
          <w:szCs w:val="26"/>
        </w:rPr>
        <w:t>net sales</w:t>
      </w:r>
      <w:r w:rsidR="00E17092">
        <w:t xml:space="preserve"> </w:t>
      </w:r>
      <w:r w:rsidRPr="006A07D4">
        <w:rPr>
          <w:rFonts w:ascii="CordiaUPC" w:hAnsi="CordiaUPC" w:cs="CordiaUPC" w:hint="cs"/>
          <w:sz w:val="26"/>
          <w:szCs w:val="26"/>
        </w:rPr>
        <w:t xml:space="preserve">amounting to Baht </w:t>
      </w:r>
      <w:r w:rsidR="00E50BC1">
        <w:rPr>
          <w:rFonts w:ascii="CordiaUPC" w:hAnsi="CordiaUPC" w:cs="CordiaUPC"/>
          <w:sz w:val="26"/>
          <w:szCs w:val="26"/>
          <w:lang w:bidi="th-TH"/>
        </w:rPr>
        <w:t>296</w:t>
      </w:r>
      <w:r w:rsidRPr="006A07D4">
        <w:rPr>
          <w:rFonts w:ascii="CordiaUPC" w:hAnsi="CordiaUPC" w:cs="CordiaUPC" w:hint="cs"/>
          <w:sz w:val="26"/>
          <w:szCs w:val="26"/>
          <w:lang w:bidi="th-TH"/>
        </w:rPr>
        <w:t xml:space="preserve"> </w:t>
      </w:r>
      <w:r w:rsidRPr="006A07D4">
        <w:rPr>
          <w:rFonts w:ascii="CordiaUPC" w:hAnsi="CordiaUPC" w:cs="CordiaUPC" w:hint="cs"/>
          <w:sz w:val="26"/>
          <w:szCs w:val="26"/>
        </w:rPr>
        <w:t xml:space="preserve">million and </w:t>
      </w:r>
      <w:r w:rsidR="00E17092" w:rsidRPr="006A07D4">
        <w:rPr>
          <w:rFonts w:ascii="CordiaUPC" w:hAnsi="CordiaUPC" w:cs="CordiaUPC" w:hint="cs"/>
          <w:i/>
          <w:iCs/>
          <w:sz w:val="26"/>
          <w:szCs w:val="26"/>
          <w:lang w:val="en-US"/>
        </w:rPr>
        <w:t xml:space="preserve">net </w:t>
      </w:r>
      <w:r w:rsidR="00E17092" w:rsidRPr="006A07D4">
        <w:rPr>
          <w:rFonts w:ascii="CordiaUPC" w:hAnsi="CordiaUPC" w:cs="CordiaUPC" w:hint="cs"/>
          <w:sz w:val="26"/>
          <w:szCs w:val="26"/>
        </w:rPr>
        <w:t>purchase</w:t>
      </w:r>
      <w:r w:rsidR="00E17092" w:rsidRPr="00E17092">
        <w:rPr>
          <w:rFonts w:ascii="CordiaUPC" w:hAnsi="CordiaUPC" w:cs="CordiaUPC" w:hint="cs"/>
          <w:i/>
          <w:iCs/>
          <w:sz w:val="26"/>
          <w:szCs w:val="26"/>
          <w:lang w:val="en-US"/>
        </w:rPr>
        <w:t xml:space="preserve"> </w:t>
      </w:r>
      <w:r w:rsidR="00E17092" w:rsidRPr="006A07D4">
        <w:rPr>
          <w:rFonts w:ascii="CordiaUPC" w:hAnsi="CordiaUPC" w:cs="CordiaUPC" w:hint="cs"/>
          <w:i/>
          <w:iCs/>
          <w:sz w:val="26"/>
          <w:szCs w:val="26"/>
          <w:lang w:val="en-US"/>
        </w:rPr>
        <w:t xml:space="preserve">amounting to </w:t>
      </w:r>
      <w:r w:rsidRPr="006A07D4">
        <w:rPr>
          <w:rFonts w:ascii="CordiaUPC" w:hAnsi="CordiaUPC" w:cs="CordiaUPC" w:hint="cs"/>
          <w:sz w:val="26"/>
          <w:szCs w:val="26"/>
        </w:rPr>
        <w:t xml:space="preserve">Baht </w:t>
      </w:r>
      <w:r>
        <w:rPr>
          <w:rFonts w:ascii="CordiaUPC" w:hAnsi="CordiaUPC" w:cs="CordiaUPC"/>
          <w:sz w:val="26"/>
          <w:szCs w:val="26"/>
        </w:rPr>
        <w:t>551</w:t>
      </w:r>
      <w:r w:rsidRPr="006A07D4">
        <w:rPr>
          <w:rFonts w:ascii="CordiaUPC" w:hAnsi="CordiaUPC" w:cs="CordiaUPC" w:hint="cs"/>
          <w:sz w:val="26"/>
          <w:szCs w:val="26"/>
        </w:rPr>
        <w:t xml:space="preserve"> million respectively </w:t>
      </w:r>
      <w:r w:rsidRPr="006A07D4">
        <w:rPr>
          <w:rFonts w:ascii="CordiaUPC" w:hAnsi="CordiaUPC" w:cs="CordiaUPC" w:hint="cs"/>
          <w:i/>
          <w:iCs/>
          <w:sz w:val="26"/>
          <w:szCs w:val="26"/>
          <w:lang w:val="en-US"/>
        </w:rPr>
        <w:t xml:space="preserve">(Bank only: </w:t>
      </w:r>
      <w:bookmarkStart w:id="40" w:name="_Hlk77966880"/>
      <w:r w:rsidRPr="006A07D4">
        <w:rPr>
          <w:rFonts w:ascii="CordiaUPC" w:hAnsi="CordiaUPC" w:cs="CordiaUPC" w:hint="cs"/>
          <w:i/>
          <w:iCs/>
          <w:sz w:val="26"/>
          <w:szCs w:val="26"/>
          <w:lang w:val="en-US"/>
        </w:rPr>
        <w:t xml:space="preserve">net </w:t>
      </w:r>
      <w:r w:rsidR="00E17092">
        <w:rPr>
          <w:rFonts w:ascii="CordiaUPC" w:hAnsi="CordiaUPC" w:cs="CordiaUPC"/>
          <w:sz w:val="26"/>
          <w:szCs w:val="26"/>
        </w:rPr>
        <w:t>sales</w:t>
      </w:r>
      <w:r w:rsidRPr="006A07D4">
        <w:rPr>
          <w:rFonts w:ascii="CordiaUPC" w:hAnsi="CordiaUPC" w:cs="CordiaUPC" w:hint="cs"/>
          <w:i/>
          <w:iCs/>
          <w:sz w:val="26"/>
          <w:szCs w:val="26"/>
          <w:lang w:val="en-US"/>
        </w:rPr>
        <w:t xml:space="preserve"> </w:t>
      </w:r>
      <w:bookmarkStart w:id="41" w:name="_Hlk77966960"/>
      <w:bookmarkEnd w:id="40"/>
      <w:r w:rsidRPr="006A07D4">
        <w:rPr>
          <w:rFonts w:ascii="CordiaUPC" w:hAnsi="CordiaUPC" w:cs="CordiaUPC" w:hint="cs"/>
          <w:i/>
          <w:iCs/>
          <w:sz w:val="26"/>
          <w:szCs w:val="26"/>
          <w:lang w:val="en-US"/>
        </w:rPr>
        <w:t xml:space="preserve">amounting to </w:t>
      </w:r>
      <w:bookmarkEnd w:id="41"/>
      <w:r w:rsidRPr="006A07D4">
        <w:rPr>
          <w:rFonts w:ascii="CordiaUPC" w:hAnsi="CordiaUPC" w:cs="CordiaUPC" w:hint="cs"/>
          <w:i/>
          <w:iCs/>
          <w:sz w:val="26"/>
          <w:szCs w:val="26"/>
        </w:rPr>
        <w:t xml:space="preserve">Baht </w:t>
      </w:r>
      <w:r w:rsidR="00E17092">
        <w:rPr>
          <w:rFonts w:ascii="CordiaUPC" w:hAnsi="CordiaUPC" w:cs="CordiaUPC"/>
          <w:i/>
          <w:iCs/>
          <w:sz w:val="26"/>
          <w:szCs w:val="26"/>
          <w:lang w:bidi="th-TH"/>
        </w:rPr>
        <w:t>296</w:t>
      </w:r>
      <w:r w:rsidRPr="006A07D4">
        <w:rPr>
          <w:rFonts w:ascii="CordiaUPC" w:hAnsi="CordiaUPC" w:cs="CordiaUPC" w:hint="cs"/>
          <w:i/>
          <w:iCs/>
          <w:sz w:val="26"/>
          <w:szCs w:val="26"/>
        </w:rPr>
        <w:t xml:space="preserve"> million and</w:t>
      </w:r>
      <w:r w:rsidR="00E17092" w:rsidRPr="00E17092">
        <w:rPr>
          <w:rFonts w:ascii="CordiaUPC" w:hAnsi="CordiaUPC" w:cs="CordiaUPC" w:hint="cs"/>
          <w:i/>
          <w:iCs/>
          <w:sz w:val="26"/>
          <w:szCs w:val="26"/>
          <w:lang w:val="en-US"/>
        </w:rPr>
        <w:t xml:space="preserve"> </w:t>
      </w:r>
      <w:r w:rsidR="00E17092" w:rsidRPr="006A07D4">
        <w:rPr>
          <w:rFonts w:ascii="CordiaUPC" w:hAnsi="CordiaUPC" w:cs="CordiaUPC" w:hint="cs"/>
          <w:i/>
          <w:iCs/>
          <w:sz w:val="26"/>
          <w:szCs w:val="26"/>
          <w:lang w:val="en-US"/>
        </w:rPr>
        <w:t xml:space="preserve">net </w:t>
      </w:r>
      <w:r w:rsidR="00E17092" w:rsidRPr="006A07D4">
        <w:rPr>
          <w:rFonts w:ascii="CordiaUPC" w:hAnsi="CordiaUPC" w:cs="CordiaUPC" w:hint="cs"/>
          <w:sz w:val="26"/>
          <w:szCs w:val="26"/>
        </w:rPr>
        <w:t>purchase</w:t>
      </w:r>
      <w:r w:rsidRPr="006A07D4">
        <w:rPr>
          <w:rFonts w:ascii="CordiaUPC" w:hAnsi="CordiaUPC" w:cs="CordiaUPC" w:hint="cs"/>
          <w:i/>
          <w:iCs/>
          <w:sz w:val="26"/>
          <w:szCs w:val="26"/>
        </w:rPr>
        <w:t xml:space="preserve"> </w:t>
      </w:r>
      <w:r w:rsidR="00E17092" w:rsidRPr="006A07D4">
        <w:rPr>
          <w:rFonts w:ascii="CordiaUPC" w:hAnsi="CordiaUPC" w:cs="CordiaUPC" w:hint="cs"/>
          <w:i/>
          <w:iCs/>
          <w:sz w:val="26"/>
          <w:szCs w:val="26"/>
          <w:lang w:val="en-US"/>
        </w:rPr>
        <w:t xml:space="preserve">amounting to </w:t>
      </w:r>
      <w:r w:rsidRPr="006A07D4">
        <w:rPr>
          <w:rFonts w:ascii="CordiaUPC" w:hAnsi="CordiaUPC" w:cs="CordiaUPC" w:hint="cs"/>
          <w:i/>
          <w:iCs/>
          <w:sz w:val="26"/>
          <w:szCs w:val="26"/>
        </w:rPr>
        <w:t xml:space="preserve">Baht </w:t>
      </w:r>
      <w:r>
        <w:rPr>
          <w:rFonts w:ascii="CordiaUPC" w:hAnsi="CordiaUPC" w:cs="CordiaUPC"/>
          <w:i/>
          <w:iCs/>
          <w:sz w:val="26"/>
          <w:szCs w:val="26"/>
          <w:lang w:bidi="th-TH"/>
        </w:rPr>
        <w:t>551</w:t>
      </w:r>
      <w:r w:rsidRPr="006A07D4">
        <w:rPr>
          <w:rFonts w:ascii="CordiaUPC" w:hAnsi="CordiaUPC" w:cs="CordiaUPC" w:hint="cs"/>
          <w:i/>
          <w:iCs/>
          <w:sz w:val="26"/>
          <w:szCs w:val="26"/>
        </w:rPr>
        <w:t xml:space="preserve"> million, respectively),</w:t>
      </w:r>
      <w:r w:rsidRPr="006A07D4">
        <w:rPr>
          <w:rFonts w:ascii="CordiaUPC" w:hAnsi="CordiaUPC" w:cs="CordiaUPC" w:hint="cs"/>
          <w:sz w:val="26"/>
          <w:szCs w:val="26"/>
        </w:rPr>
        <w:t xml:space="preserve"> for which the settlement was not due at the reporting date.</w:t>
      </w:r>
    </w:p>
    <w:p w14:paraId="19866DE1" w14:textId="77777777" w:rsidR="00605BC0" w:rsidRPr="00EB25D6" w:rsidRDefault="00605BC0" w:rsidP="00EB25D6">
      <w:pPr>
        <w:pStyle w:val="BodyText"/>
        <w:spacing w:after="0" w:line="180" w:lineRule="exact"/>
        <w:rPr>
          <w:rFonts w:ascii="CordiaUPC" w:hAnsi="CordiaUPC" w:cs="CordiaUPC"/>
          <w:sz w:val="28"/>
          <w:szCs w:val="28"/>
          <w:lang w:val="en-US"/>
        </w:rPr>
      </w:pPr>
    </w:p>
    <w:p w14:paraId="55320E67" w14:textId="44A62D80" w:rsidR="00751C30" w:rsidRPr="00E44283" w:rsidRDefault="00B429A8" w:rsidP="005748C7">
      <w:pPr>
        <w:pStyle w:val="BodyText"/>
        <w:spacing w:after="0"/>
        <w:ind w:left="540" w:hanging="540"/>
        <w:rPr>
          <w:rFonts w:ascii="CordiaUPC" w:hAnsi="CordiaUPC" w:cs="CordiaUPC"/>
          <w:b/>
          <w:bCs/>
          <w:sz w:val="26"/>
          <w:szCs w:val="26"/>
          <w:cs/>
          <w:lang w:bidi="th-TH"/>
        </w:rPr>
      </w:pPr>
      <w:bookmarkStart w:id="42" w:name="_Hlk27992117"/>
      <w:r w:rsidRPr="00E44283">
        <w:rPr>
          <w:rFonts w:ascii="CordiaUPC" w:hAnsi="CordiaUPC" w:cs="CordiaUPC" w:hint="cs"/>
          <w:b/>
          <w:bCs/>
          <w:sz w:val="26"/>
          <w:szCs w:val="26"/>
          <w:lang w:val="en-US"/>
        </w:rPr>
        <w:t>3</w:t>
      </w:r>
      <w:r w:rsidR="00EB25D6">
        <w:rPr>
          <w:rFonts w:ascii="CordiaUPC" w:hAnsi="CordiaUPC" w:cs="CordiaUPC"/>
          <w:b/>
          <w:bCs/>
          <w:sz w:val="26"/>
          <w:szCs w:val="26"/>
          <w:lang w:val="en-US"/>
        </w:rPr>
        <w:t>4</w:t>
      </w:r>
      <w:r w:rsidR="007A76BF" w:rsidRPr="00E44283">
        <w:rPr>
          <w:rFonts w:ascii="CordiaUPC" w:hAnsi="CordiaUPC" w:cs="CordiaUPC" w:hint="cs"/>
          <w:b/>
          <w:bCs/>
          <w:sz w:val="26"/>
          <w:szCs w:val="26"/>
          <w:lang w:val="en-US"/>
        </w:rPr>
        <w:t>.2</w:t>
      </w:r>
      <w:r w:rsidR="004239F5" w:rsidRPr="00E44283">
        <w:rPr>
          <w:rFonts w:ascii="CordiaUPC" w:hAnsi="CordiaUPC" w:cs="CordiaUPC" w:hint="cs"/>
          <w:b/>
          <w:bCs/>
          <w:sz w:val="26"/>
          <w:szCs w:val="26"/>
          <w:lang w:val="en-US"/>
        </w:rPr>
        <w:tab/>
      </w:r>
      <w:r w:rsidR="00751C30" w:rsidRPr="00E44283">
        <w:rPr>
          <w:rFonts w:ascii="CordiaUPC" w:hAnsi="CordiaUPC" w:cs="CordiaUPC" w:hint="cs"/>
          <w:b/>
          <w:bCs/>
          <w:sz w:val="26"/>
          <w:szCs w:val="26"/>
          <w:lang w:val="en-US"/>
        </w:rPr>
        <w:t>L</w:t>
      </w:r>
      <w:r w:rsidR="00EC6C1B" w:rsidRPr="00E44283">
        <w:rPr>
          <w:rFonts w:ascii="CordiaUPC" w:hAnsi="CordiaUPC" w:cs="CordiaUPC" w:hint="cs"/>
          <w:b/>
          <w:bCs/>
          <w:sz w:val="26"/>
          <w:szCs w:val="26"/>
          <w:lang w:val="en-US"/>
        </w:rPr>
        <w:t>itigation</w:t>
      </w:r>
    </w:p>
    <w:p w14:paraId="7C5F7210" w14:textId="77777777" w:rsidR="00B4081A" w:rsidRPr="00E44283" w:rsidRDefault="00B4081A" w:rsidP="00B97E5D">
      <w:pPr>
        <w:pStyle w:val="BodyText"/>
        <w:spacing w:after="0" w:line="180" w:lineRule="exact"/>
        <w:ind w:left="562"/>
        <w:rPr>
          <w:rFonts w:ascii="CordiaUPC" w:hAnsi="CordiaUPC" w:cs="CordiaUPC"/>
          <w:sz w:val="26"/>
          <w:szCs w:val="26"/>
          <w:lang w:val="en-US"/>
        </w:rPr>
      </w:pPr>
    </w:p>
    <w:p w14:paraId="74A7B82F" w14:textId="7ACD6BC8" w:rsidR="004501B5" w:rsidRPr="00E44283" w:rsidRDefault="002F74F0" w:rsidP="00CD2B51">
      <w:pPr>
        <w:autoSpaceDE w:val="0"/>
        <w:autoSpaceDN w:val="0"/>
        <w:adjustRightInd w:val="0"/>
        <w:spacing w:line="240" w:lineRule="auto"/>
        <w:ind w:left="1080" w:hanging="540"/>
        <w:jc w:val="both"/>
        <w:rPr>
          <w:rFonts w:ascii="CordiaUPC" w:hAnsi="CordiaUPC" w:cs="CordiaUPC"/>
          <w:sz w:val="26"/>
          <w:szCs w:val="26"/>
        </w:rPr>
      </w:pPr>
      <w:r w:rsidRPr="00E44283">
        <w:rPr>
          <w:rFonts w:ascii="CordiaUPC" w:hAnsi="CordiaUPC" w:cs="CordiaUPC" w:hint="cs"/>
          <w:i/>
          <w:iCs/>
          <w:sz w:val="26"/>
          <w:szCs w:val="26"/>
          <w:lang w:bidi="th-TH"/>
        </w:rPr>
        <w:t>(a)</w:t>
      </w:r>
      <w:r w:rsidR="004239F5" w:rsidRPr="00E44283">
        <w:rPr>
          <w:rFonts w:ascii="CordiaUPC" w:hAnsi="CordiaUPC" w:cs="CordiaUPC" w:hint="cs"/>
          <w:sz w:val="26"/>
          <w:szCs w:val="26"/>
          <w:lang w:bidi="th-TH"/>
        </w:rPr>
        <w:tab/>
      </w:r>
      <w:r w:rsidR="00377931" w:rsidRPr="00E44283">
        <w:rPr>
          <w:rFonts w:ascii="CordiaUPC" w:hAnsi="CordiaUPC" w:cs="CordiaUPC" w:hint="cs"/>
          <w:sz w:val="26"/>
          <w:szCs w:val="26"/>
        </w:rPr>
        <w:t xml:space="preserve">As </w:t>
      </w:r>
      <w:r w:rsidR="007A76BF" w:rsidRPr="00E44283">
        <w:rPr>
          <w:rFonts w:ascii="CordiaUPC" w:hAnsi="CordiaUPC" w:cs="CordiaUPC" w:hint="cs"/>
          <w:sz w:val="26"/>
          <w:szCs w:val="26"/>
        </w:rPr>
        <w:t xml:space="preserve">at </w:t>
      </w:r>
      <w:r w:rsidR="004069AC">
        <w:rPr>
          <w:rFonts w:ascii="CordiaUPC" w:hAnsi="CordiaUPC" w:cs="CordiaUPC"/>
          <w:sz w:val="26"/>
          <w:szCs w:val="26"/>
          <w:shd w:val="clear" w:color="auto" w:fill="FFFFFF"/>
        </w:rPr>
        <w:t xml:space="preserve">30 June 2021 and </w:t>
      </w:r>
      <w:r w:rsidR="004069AC" w:rsidRPr="00E44283">
        <w:rPr>
          <w:rFonts w:ascii="CordiaUPC" w:hAnsi="CordiaUPC" w:cs="CordiaUPC" w:hint="cs"/>
          <w:color w:val="000000"/>
          <w:sz w:val="26"/>
          <w:szCs w:val="26"/>
          <w:lang w:val="en-US" w:eastAsia="en-GB" w:bidi="th-TH"/>
        </w:rPr>
        <w:t>31 December 2020</w:t>
      </w:r>
      <w:r w:rsidR="00377931" w:rsidRPr="00E44283">
        <w:rPr>
          <w:rFonts w:ascii="CordiaUPC" w:hAnsi="CordiaUPC" w:cs="CordiaUPC" w:hint="cs"/>
          <w:sz w:val="26"/>
          <w:szCs w:val="26"/>
        </w:rPr>
        <w:t>, the Bank and its subsidiaries were claimed pursuant to obligations under the letters of</w:t>
      </w:r>
      <w:r w:rsidR="00E056DB" w:rsidRPr="00E44283">
        <w:rPr>
          <w:rFonts w:ascii="CordiaUPC" w:hAnsi="CordiaUPC" w:cs="CordiaUPC" w:hint="cs"/>
          <w:sz w:val="26"/>
          <w:szCs w:val="26"/>
        </w:rPr>
        <w:t xml:space="preserve"> guarantee and other claims for </w:t>
      </w:r>
      <w:r w:rsidR="00E17092">
        <w:rPr>
          <w:rFonts w:ascii="CordiaUPC" w:hAnsi="CordiaUPC" w:cs="CordiaUPC"/>
          <w:sz w:val="26"/>
          <w:szCs w:val="26"/>
        </w:rPr>
        <w:t>121</w:t>
      </w:r>
      <w:r w:rsidR="00F071B6" w:rsidRPr="00E44283">
        <w:rPr>
          <w:rFonts w:ascii="CordiaUPC" w:hAnsi="CordiaUPC" w:cs="CordiaUPC" w:hint="cs"/>
          <w:sz w:val="26"/>
          <w:szCs w:val="26"/>
          <w:lang w:bidi="th-TH"/>
        </w:rPr>
        <w:t xml:space="preserve"> </w:t>
      </w:r>
      <w:r w:rsidR="0023146A" w:rsidRPr="00E44283">
        <w:rPr>
          <w:rFonts w:ascii="CordiaUPC" w:hAnsi="CordiaUPC" w:cs="CordiaUPC" w:hint="cs"/>
          <w:sz w:val="26"/>
          <w:szCs w:val="26"/>
        </w:rPr>
        <w:t xml:space="preserve">cases and </w:t>
      </w:r>
      <w:r w:rsidR="00E17092">
        <w:rPr>
          <w:rFonts w:ascii="CordiaUPC" w:hAnsi="CordiaUPC" w:cs="CordiaUPC"/>
          <w:sz w:val="26"/>
          <w:szCs w:val="26"/>
        </w:rPr>
        <w:t>120</w:t>
      </w:r>
      <w:r w:rsidR="00377931" w:rsidRPr="00E44283">
        <w:rPr>
          <w:rFonts w:ascii="CordiaUPC" w:hAnsi="CordiaUPC" w:cs="CordiaUPC" w:hint="cs"/>
          <w:sz w:val="26"/>
          <w:szCs w:val="26"/>
        </w:rPr>
        <w:t xml:space="preserve"> cases, respectively (Bank only: claims for </w:t>
      </w:r>
      <w:r w:rsidR="00E17092">
        <w:rPr>
          <w:rFonts w:ascii="CordiaUPC" w:hAnsi="CordiaUPC" w:cs="CordiaUPC"/>
          <w:sz w:val="26"/>
          <w:szCs w:val="26"/>
        </w:rPr>
        <w:t>43</w:t>
      </w:r>
      <w:r w:rsidR="00C75724" w:rsidRPr="00E44283">
        <w:rPr>
          <w:rFonts w:ascii="CordiaUPC" w:hAnsi="CordiaUPC" w:cs="CordiaUPC" w:hint="cs"/>
          <w:sz w:val="26"/>
          <w:szCs w:val="26"/>
        </w:rPr>
        <w:t xml:space="preserve"> cases and </w:t>
      </w:r>
      <w:r w:rsidR="00E17092">
        <w:rPr>
          <w:rFonts w:ascii="CordiaUPC" w:hAnsi="CordiaUPC" w:cs="CordiaUPC"/>
          <w:sz w:val="26"/>
          <w:szCs w:val="26"/>
        </w:rPr>
        <w:t>45</w:t>
      </w:r>
      <w:r w:rsidR="00377931" w:rsidRPr="00E44283">
        <w:rPr>
          <w:rFonts w:ascii="CordiaUPC" w:hAnsi="CordiaUPC" w:cs="CordiaUPC" w:hint="cs"/>
          <w:sz w:val="26"/>
          <w:szCs w:val="26"/>
        </w:rPr>
        <w:t xml:space="preserve"> cases, respectively). The said claims were made against the Bank and its subsidiaries for t</w:t>
      </w:r>
      <w:r w:rsidR="009C4820" w:rsidRPr="00E44283">
        <w:rPr>
          <w:rFonts w:ascii="CordiaUPC" w:hAnsi="CordiaUPC" w:cs="CordiaUPC" w:hint="cs"/>
          <w:sz w:val="26"/>
          <w:szCs w:val="26"/>
        </w:rPr>
        <w:t>he approximate liability amounts</w:t>
      </w:r>
      <w:r w:rsidR="008E4811" w:rsidRPr="00E44283">
        <w:rPr>
          <w:rFonts w:ascii="CordiaUPC" w:hAnsi="CordiaUPC" w:cs="CordiaUPC" w:hint="cs"/>
          <w:sz w:val="26"/>
          <w:szCs w:val="26"/>
        </w:rPr>
        <w:t xml:space="preserve"> </w:t>
      </w:r>
      <w:r w:rsidR="009C4820" w:rsidRPr="00E44283">
        <w:rPr>
          <w:rFonts w:ascii="CordiaUPC" w:hAnsi="CordiaUPC" w:cs="CordiaUPC" w:hint="cs"/>
          <w:sz w:val="26"/>
          <w:szCs w:val="26"/>
        </w:rPr>
        <w:t>o</w:t>
      </w:r>
      <w:r w:rsidR="00377931" w:rsidRPr="00E44283">
        <w:rPr>
          <w:rFonts w:ascii="CordiaUPC" w:hAnsi="CordiaUPC" w:cs="CordiaUPC" w:hint="cs"/>
          <w:sz w:val="26"/>
          <w:szCs w:val="26"/>
        </w:rPr>
        <w:t xml:space="preserve">f Baht </w:t>
      </w:r>
      <w:r w:rsidR="00E17092">
        <w:rPr>
          <w:rFonts w:ascii="CordiaUPC" w:hAnsi="CordiaUPC" w:cs="CordiaUPC"/>
          <w:sz w:val="26"/>
          <w:szCs w:val="26"/>
        </w:rPr>
        <w:t>3,575</w:t>
      </w:r>
      <w:r w:rsidR="00F071B6"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901CE4" w:rsidRPr="00E44283">
        <w:rPr>
          <w:rFonts w:ascii="CordiaUPC" w:hAnsi="CordiaUPC" w:cs="CordiaUPC" w:hint="cs"/>
          <w:sz w:val="26"/>
          <w:szCs w:val="26"/>
        </w:rPr>
        <w:t xml:space="preserve"> </w:t>
      </w:r>
      <w:r w:rsidR="008E4811" w:rsidRPr="00E44283">
        <w:rPr>
          <w:rFonts w:ascii="CordiaUPC" w:hAnsi="CordiaUPC" w:cs="CordiaUPC" w:hint="cs"/>
          <w:sz w:val="26"/>
          <w:szCs w:val="26"/>
          <w:vertAlign w:val="superscript"/>
        </w:rPr>
        <w:t>(1)</w:t>
      </w:r>
      <w:r w:rsidR="008E4811" w:rsidRPr="00E44283">
        <w:rPr>
          <w:rFonts w:ascii="CordiaUPC" w:hAnsi="CordiaUPC" w:cs="CordiaUPC" w:hint="cs"/>
          <w:sz w:val="26"/>
          <w:szCs w:val="26"/>
        </w:rPr>
        <w:t xml:space="preserve"> </w:t>
      </w:r>
      <w:r w:rsidR="009C4820" w:rsidRPr="00E44283">
        <w:rPr>
          <w:rFonts w:ascii="CordiaUPC" w:hAnsi="CordiaUPC" w:cs="CordiaUPC" w:hint="cs"/>
          <w:sz w:val="26"/>
          <w:szCs w:val="26"/>
        </w:rPr>
        <w:t xml:space="preserve">and Baht </w:t>
      </w:r>
      <w:r w:rsidR="00E17092">
        <w:rPr>
          <w:rFonts w:ascii="CordiaUPC" w:hAnsi="CordiaUPC" w:cs="CordiaUPC"/>
          <w:sz w:val="26"/>
          <w:szCs w:val="26"/>
        </w:rPr>
        <w:t>3,010</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056AB1" w:rsidRPr="00E44283">
        <w:rPr>
          <w:rFonts w:ascii="CordiaUPC" w:hAnsi="CordiaUPC" w:cs="CordiaUPC" w:hint="cs"/>
          <w:sz w:val="26"/>
          <w:szCs w:val="26"/>
        </w:rPr>
        <w:t xml:space="preserve"> </w:t>
      </w:r>
      <w:r w:rsidR="008E4811" w:rsidRPr="00E44283">
        <w:rPr>
          <w:rFonts w:ascii="CordiaUPC" w:hAnsi="CordiaUPC" w:cs="CordiaUPC" w:hint="cs"/>
          <w:sz w:val="26"/>
          <w:szCs w:val="26"/>
          <w:vertAlign w:val="superscript"/>
        </w:rPr>
        <w:t>(1)</w:t>
      </w:r>
      <w:r w:rsidR="00377931" w:rsidRPr="00E44283">
        <w:rPr>
          <w:rFonts w:ascii="CordiaUPC" w:hAnsi="CordiaUPC" w:cs="CordiaUPC" w:hint="cs"/>
          <w:sz w:val="26"/>
          <w:szCs w:val="26"/>
        </w:rPr>
        <w:t xml:space="preserve">, respectively (Bank only: Baht </w:t>
      </w:r>
      <w:r w:rsidR="00E17092">
        <w:rPr>
          <w:rFonts w:ascii="CordiaUPC" w:hAnsi="CordiaUPC" w:cs="CordiaUPC"/>
          <w:sz w:val="26"/>
          <w:szCs w:val="26"/>
        </w:rPr>
        <w:t>204</w:t>
      </w:r>
      <w:r w:rsidR="00C529EF"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41103A" w:rsidRPr="00E44283">
        <w:rPr>
          <w:rFonts w:ascii="CordiaUPC" w:hAnsi="CordiaUPC" w:cs="CordiaUPC" w:hint="cs"/>
          <w:sz w:val="26"/>
          <w:szCs w:val="26"/>
        </w:rPr>
        <w:t xml:space="preserve"> </w:t>
      </w:r>
      <w:r w:rsidR="009C4820" w:rsidRPr="00E44283">
        <w:rPr>
          <w:rFonts w:ascii="CordiaUPC" w:hAnsi="CordiaUPC" w:cs="CordiaUPC" w:hint="cs"/>
          <w:sz w:val="26"/>
          <w:szCs w:val="26"/>
          <w:vertAlign w:val="superscript"/>
        </w:rPr>
        <w:t>(1)</w:t>
      </w:r>
      <w:r w:rsidR="009C4820" w:rsidRPr="00E44283">
        <w:rPr>
          <w:rFonts w:ascii="CordiaUPC" w:hAnsi="CordiaUPC" w:cs="CordiaUPC" w:hint="cs"/>
          <w:sz w:val="26"/>
          <w:szCs w:val="26"/>
        </w:rPr>
        <w:t xml:space="preserve"> and Baht </w:t>
      </w:r>
      <w:r w:rsidR="00E17092">
        <w:rPr>
          <w:rFonts w:ascii="CordiaUPC" w:hAnsi="CordiaUPC" w:cs="CordiaUPC"/>
          <w:sz w:val="26"/>
          <w:szCs w:val="26"/>
        </w:rPr>
        <w:t>89</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million</w:t>
      </w:r>
      <w:r w:rsidR="00901CE4" w:rsidRPr="00E44283">
        <w:rPr>
          <w:rFonts w:ascii="CordiaUPC" w:hAnsi="CordiaUPC" w:cs="CordiaUPC" w:hint="cs"/>
          <w:sz w:val="26"/>
          <w:szCs w:val="26"/>
        </w:rPr>
        <w:t xml:space="preserve"> </w:t>
      </w:r>
      <w:r w:rsidR="009C4820" w:rsidRPr="00E44283">
        <w:rPr>
          <w:rFonts w:ascii="CordiaUPC" w:hAnsi="CordiaUPC" w:cs="CordiaUPC" w:hint="cs"/>
          <w:sz w:val="26"/>
          <w:szCs w:val="26"/>
          <w:vertAlign w:val="superscript"/>
        </w:rPr>
        <w:t>(1)</w:t>
      </w:r>
      <w:r w:rsidR="00377931" w:rsidRPr="00E44283">
        <w:rPr>
          <w:rFonts w:ascii="CordiaUPC" w:hAnsi="CordiaUPC" w:cs="CordiaUPC" w:hint="cs"/>
          <w:sz w:val="26"/>
          <w:szCs w:val="26"/>
        </w:rPr>
        <w:t>, respectively).</w:t>
      </w:r>
    </w:p>
    <w:p w14:paraId="6151E453" w14:textId="77777777" w:rsidR="00267B09" w:rsidRPr="00E44283" w:rsidRDefault="00267B09" w:rsidP="00B97E5D">
      <w:pPr>
        <w:pStyle w:val="ListParagraph"/>
        <w:spacing w:line="180" w:lineRule="exact"/>
        <w:ind w:left="562"/>
        <w:contextualSpacing w:val="0"/>
        <w:rPr>
          <w:rFonts w:ascii="CordiaUPC" w:hAnsi="CordiaUPC" w:cs="CordiaUPC"/>
          <w:sz w:val="26"/>
          <w:szCs w:val="26"/>
        </w:rPr>
      </w:pPr>
    </w:p>
    <w:p w14:paraId="1DB12ABB" w14:textId="6DDB4862" w:rsidR="009C4820" w:rsidRPr="00E44283" w:rsidRDefault="002F74F0" w:rsidP="00CD2B51">
      <w:pPr>
        <w:pStyle w:val="ListParagraph"/>
        <w:autoSpaceDE w:val="0"/>
        <w:autoSpaceDN w:val="0"/>
        <w:adjustRightInd w:val="0"/>
        <w:spacing w:line="240" w:lineRule="auto"/>
        <w:ind w:left="1080" w:hanging="540"/>
        <w:jc w:val="both"/>
        <w:rPr>
          <w:rFonts w:ascii="CordiaUPC" w:hAnsi="CordiaUPC" w:cs="CordiaUPC"/>
          <w:sz w:val="26"/>
          <w:szCs w:val="26"/>
        </w:rPr>
      </w:pPr>
      <w:r w:rsidRPr="00E44283">
        <w:rPr>
          <w:rFonts w:ascii="CordiaUPC" w:hAnsi="CordiaUPC" w:cs="CordiaUPC" w:hint="cs"/>
          <w:i/>
          <w:iCs/>
          <w:sz w:val="26"/>
          <w:szCs w:val="26"/>
        </w:rPr>
        <w:t>(b)</w:t>
      </w:r>
      <w:r w:rsidRPr="00E44283">
        <w:rPr>
          <w:rFonts w:ascii="CordiaUPC" w:hAnsi="CordiaUPC" w:cs="CordiaUPC" w:hint="cs"/>
          <w:i/>
          <w:iCs/>
          <w:sz w:val="26"/>
          <w:szCs w:val="26"/>
        </w:rPr>
        <w:tab/>
      </w:r>
      <w:r w:rsidR="00377931" w:rsidRPr="00E44283">
        <w:rPr>
          <w:rFonts w:ascii="CordiaUPC" w:hAnsi="CordiaUPC" w:cs="CordiaUPC" w:hint="cs"/>
          <w:sz w:val="26"/>
          <w:szCs w:val="26"/>
        </w:rPr>
        <w:t xml:space="preserve">As </w:t>
      </w:r>
      <w:r w:rsidR="007A76BF" w:rsidRPr="00E44283">
        <w:rPr>
          <w:rFonts w:ascii="CordiaUPC" w:hAnsi="CordiaUPC" w:cs="CordiaUPC" w:hint="cs"/>
          <w:sz w:val="26"/>
          <w:szCs w:val="26"/>
        </w:rPr>
        <w:t>at</w:t>
      </w:r>
      <w:r w:rsidR="00377931" w:rsidRPr="00E44283">
        <w:rPr>
          <w:rFonts w:ascii="CordiaUPC" w:hAnsi="CordiaUPC" w:cs="CordiaUPC" w:hint="cs"/>
          <w:sz w:val="26"/>
          <w:szCs w:val="26"/>
        </w:rPr>
        <w:t xml:space="preserve"> </w:t>
      </w:r>
      <w:r w:rsidR="004069AC">
        <w:rPr>
          <w:rFonts w:ascii="CordiaUPC" w:hAnsi="CordiaUPC" w:cs="CordiaUPC"/>
          <w:sz w:val="26"/>
          <w:szCs w:val="26"/>
          <w:shd w:val="clear" w:color="auto" w:fill="FFFFFF"/>
        </w:rPr>
        <w:t xml:space="preserve">30 June 2021 and </w:t>
      </w:r>
      <w:r w:rsidR="004069AC" w:rsidRPr="00E44283">
        <w:rPr>
          <w:rFonts w:ascii="CordiaUPC" w:hAnsi="CordiaUPC" w:cs="CordiaUPC" w:hint="cs"/>
          <w:color w:val="000000"/>
          <w:sz w:val="26"/>
          <w:szCs w:val="26"/>
          <w:lang w:val="en-US" w:eastAsia="en-GB" w:bidi="th-TH"/>
        </w:rPr>
        <w:t>31 December 2020</w:t>
      </w:r>
      <w:r w:rsidR="00377931" w:rsidRPr="00E44283">
        <w:rPr>
          <w:rFonts w:ascii="CordiaUPC" w:hAnsi="CordiaUPC" w:cs="CordiaUPC" w:hint="cs"/>
          <w:sz w:val="26"/>
          <w:szCs w:val="26"/>
        </w:rPr>
        <w:t xml:space="preserve">, the Bank and its subsidiaries have recognised provisions </w:t>
      </w:r>
      <w:r w:rsidR="00F84E52" w:rsidRPr="00E44283">
        <w:rPr>
          <w:rFonts w:ascii="CordiaUPC" w:hAnsi="CordiaUPC" w:cs="CordiaUPC" w:hint="cs"/>
          <w:sz w:val="26"/>
          <w:szCs w:val="26"/>
        </w:rPr>
        <w:t>for possible</w:t>
      </w:r>
      <w:r w:rsidR="00377931" w:rsidRPr="00E44283">
        <w:rPr>
          <w:rFonts w:ascii="CordiaUPC" w:hAnsi="CordiaUPC" w:cs="CordiaUPC" w:hint="cs"/>
          <w:sz w:val="26"/>
          <w:szCs w:val="26"/>
        </w:rPr>
        <w:t xml:space="preserve"> losses from the litigation cases totalling Baht </w:t>
      </w:r>
      <w:r w:rsidR="00E17092">
        <w:rPr>
          <w:rFonts w:ascii="CordiaUPC" w:hAnsi="CordiaUPC" w:cs="CordiaUPC"/>
          <w:sz w:val="26"/>
          <w:szCs w:val="26"/>
        </w:rPr>
        <w:t>759</w:t>
      </w:r>
      <w:r w:rsidR="00377931" w:rsidRPr="00E44283">
        <w:rPr>
          <w:rFonts w:ascii="CordiaUPC" w:hAnsi="CordiaUPC" w:cs="CordiaUPC" w:hint="cs"/>
          <w:sz w:val="26"/>
          <w:szCs w:val="26"/>
        </w:rPr>
        <w:t xml:space="preserve"> </w:t>
      </w:r>
      <w:r w:rsidR="009C4820" w:rsidRPr="00E44283">
        <w:rPr>
          <w:rFonts w:ascii="CordiaUPC" w:hAnsi="CordiaUPC" w:cs="CordiaUPC" w:hint="cs"/>
          <w:sz w:val="26"/>
          <w:szCs w:val="26"/>
        </w:rPr>
        <w:t xml:space="preserve">million and Baht </w:t>
      </w:r>
      <w:r w:rsidR="00E17092">
        <w:rPr>
          <w:rFonts w:ascii="CordiaUPC" w:hAnsi="CordiaUPC" w:cs="CordiaUPC"/>
          <w:sz w:val="26"/>
          <w:szCs w:val="26"/>
        </w:rPr>
        <w:t>738</w:t>
      </w:r>
      <w:r w:rsidR="009C4820" w:rsidRPr="00E44283">
        <w:rPr>
          <w:rFonts w:ascii="CordiaUPC" w:hAnsi="CordiaUPC" w:cs="CordiaUPC" w:hint="cs"/>
          <w:sz w:val="26"/>
          <w:szCs w:val="26"/>
        </w:rPr>
        <w:t xml:space="preserve"> </w:t>
      </w:r>
      <w:r w:rsidR="00377931" w:rsidRPr="00E44283">
        <w:rPr>
          <w:rFonts w:ascii="CordiaUPC" w:hAnsi="CordiaUPC" w:cs="CordiaUPC" w:hint="cs"/>
          <w:sz w:val="26"/>
          <w:szCs w:val="26"/>
        </w:rPr>
        <w:t xml:space="preserve">million, respectively (Bank only: Baht </w:t>
      </w:r>
      <w:r w:rsidR="00E17092">
        <w:rPr>
          <w:rFonts w:ascii="CordiaUPC" w:hAnsi="CordiaUPC" w:cs="CordiaUPC"/>
          <w:sz w:val="26"/>
          <w:szCs w:val="26"/>
        </w:rPr>
        <w:t>20</w:t>
      </w:r>
      <w:r w:rsidR="009C4820" w:rsidRPr="00E44283">
        <w:rPr>
          <w:rFonts w:ascii="CordiaUPC" w:hAnsi="CordiaUPC" w:cs="CordiaUPC" w:hint="cs"/>
          <w:sz w:val="26"/>
          <w:szCs w:val="26"/>
        </w:rPr>
        <w:t xml:space="preserve"> million and Baht </w:t>
      </w:r>
      <w:r w:rsidR="00E17092">
        <w:rPr>
          <w:rFonts w:ascii="CordiaUPC" w:hAnsi="CordiaUPC" w:cs="CordiaUPC"/>
          <w:sz w:val="26"/>
          <w:szCs w:val="26"/>
        </w:rPr>
        <w:t>16</w:t>
      </w:r>
      <w:r w:rsidR="00377931" w:rsidRPr="00E44283">
        <w:rPr>
          <w:rFonts w:ascii="CordiaUPC" w:hAnsi="CordiaUPC" w:cs="CordiaUPC" w:hint="cs"/>
          <w:sz w:val="26"/>
          <w:szCs w:val="26"/>
        </w:rPr>
        <w:t xml:space="preserve"> million, respectively). The management </w:t>
      </w:r>
      <w:r w:rsidR="00F84E52" w:rsidRPr="00E44283">
        <w:rPr>
          <w:rFonts w:ascii="CordiaUPC" w:hAnsi="CordiaUPC" w:cs="CordiaUPC" w:hint="cs"/>
          <w:sz w:val="26"/>
          <w:szCs w:val="26"/>
        </w:rPr>
        <w:t>considers</w:t>
      </w:r>
      <w:r w:rsidR="00377931" w:rsidRPr="00E44283">
        <w:rPr>
          <w:rFonts w:ascii="CordiaUPC" w:hAnsi="CordiaUPC" w:cs="CordiaUPC" w:hint="cs"/>
          <w:sz w:val="26"/>
          <w:szCs w:val="26"/>
        </w:rPr>
        <w:t xml:space="preserve"> that the provision established for such potential losses due to the said litigation cases is adequate. </w:t>
      </w:r>
    </w:p>
    <w:p w14:paraId="30C114F6" w14:textId="77777777" w:rsidR="00157302" w:rsidRPr="00E44283" w:rsidRDefault="00157302" w:rsidP="00772577">
      <w:pPr>
        <w:pStyle w:val="ListParagraph"/>
        <w:spacing w:line="100" w:lineRule="exact"/>
        <w:ind w:left="562"/>
        <w:contextualSpacing w:val="0"/>
        <w:rPr>
          <w:rFonts w:ascii="CordiaUPC" w:hAnsi="CordiaUPC" w:cs="CordiaUPC"/>
          <w:szCs w:val="22"/>
        </w:rPr>
      </w:pPr>
    </w:p>
    <w:p w14:paraId="208A1AB7" w14:textId="6C9D5A8E" w:rsidR="008B6526" w:rsidRPr="009943B6" w:rsidRDefault="00377931" w:rsidP="009943B6">
      <w:pPr>
        <w:pStyle w:val="ListParagraph"/>
        <w:numPr>
          <w:ilvl w:val="0"/>
          <w:numId w:val="22"/>
        </w:numPr>
        <w:autoSpaceDE w:val="0"/>
        <w:autoSpaceDN w:val="0"/>
        <w:adjustRightInd w:val="0"/>
        <w:spacing w:line="240" w:lineRule="auto"/>
        <w:ind w:left="1260" w:hanging="180"/>
        <w:jc w:val="both"/>
        <w:rPr>
          <w:b/>
          <w:bCs/>
          <w:sz w:val="20"/>
        </w:rPr>
      </w:pPr>
      <w:r w:rsidRPr="00CD4064">
        <w:rPr>
          <w:rFonts w:ascii="CordiaUPC" w:hAnsi="CordiaUPC" w:cs="CordiaUPC" w:hint="cs"/>
          <w:szCs w:val="22"/>
        </w:rPr>
        <w:t>Excluding the liabilities of the Bank</w:t>
      </w:r>
      <w:r w:rsidR="00E4427B" w:rsidRPr="00CD4064">
        <w:rPr>
          <w:rFonts w:ascii="CordiaUPC" w:hAnsi="CordiaUPC" w:cs="CordiaUPC" w:hint="cs"/>
          <w:szCs w:val="22"/>
        </w:rPr>
        <w:t xml:space="preserve"> and its subsidiaries</w:t>
      </w:r>
      <w:r w:rsidRPr="00CD4064">
        <w:rPr>
          <w:rFonts w:ascii="CordiaUPC" w:hAnsi="CordiaUPC" w:cs="CordiaUPC" w:hint="cs"/>
          <w:szCs w:val="22"/>
        </w:rPr>
        <w:t xml:space="preserve"> </w:t>
      </w:r>
      <w:r w:rsidRPr="004069AC">
        <w:rPr>
          <w:rFonts w:ascii="CordiaUPC" w:hAnsi="CordiaUPC" w:cs="CordiaUPC" w:hint="cs"/>
          <w:szCs w:val="22"/>
        </w:rPr>
        <w:t xml:space="preserve">as </w:t>
      </w:r>
      <w:r w:rsidR="0004471F" w:rsidRPr="004069AC">
        <w:rPr>
          <w:rFonts w:ascii="CordiaUPC" w:hAnsi="CordiaUPC" w:cs="CordiaUPC" w:hint="cs"/>
          <w:szCs w:val="22"/>
        </w:rPr>
        <w:t xml:space="preserve">at </w:t>
      </w:r>
      <w:r w:rsidR="004069AC" w:rsidRPr="004069AC">
        <w:rPr>
          <w:rFonts w:ascii="CordiaUPC" w:hAnsi="CordiaUPC" w:cs="CordiaUPC"/>
          <w:szCs w:val="22"/>
          <w:shd w:val="clear" w:color="auto" w:fill="FFFFFF"/>
        </w:rPr>
        <w:t xml:space="preserve">30 June 2021 and </w:t>
      </w:r>
      <w:r w:rsidR="004069AC" w:rsidRPr="004069AC">
        <w:rPr>
          <w:rFonts w:ascii="CordiaUPC" w:hAnsi="CordiaUPC" w:cs="CordiaUPC" w:hint="cs"/>
          <w:color w:val="000000"/>
          <w:szCs w:val="22"/>
          <w:lang w:val="en-US" w:eastAsia="en-GB" w:bidi="th-TH"/>
        </w:rPr>
        <w:t>31 December 2020</w:t>
      </w:r>
      <w:r w:rsidR="004069AC">
        <w:rPr>
          <w:rFonts w:ascii="CordiaUPC" w:hAnsi="CordiaUPC" w:cs="CordiaUPC"/>
          <w:color w:val="000000"/>
          <w:szCs w:val="22"/>
          <w:lang w:val="en-US" w:eastAsia="en-GB" w:bidi="th-TH"/>
        </w:rPr>
        <w:t xml:space="preserve"> </w:t>
      </w:r>
      <w:r w:rsidR="00B10181" w:rsidRPr="004069AC">
        <w:rPr>
          <w:rFonts w:ascii="CordiaUPC" w:hAnsi="CordiaUPC" w:cs="CordiaUPC" w:hint="cs"/>
          <w:szCs w:val="22"/>
        </w:rPr>
        <w:t>of</w:t>
      </w:r>
      <w:r w:rsidRPr="004069AC">
        <w:rPr>
          <w:rFonts w:ascii="CordiaUPC" w:hAnsi="CordiaUPC" w:cs="CordiaUPC" w:hint="cs"/>
          <w:szCs w:val="22"/>
        </w:rPr>
        <w:t xml:space="preserve"> Baht </w:t>
      </w:r>
      <w:r w:rsidR="00E17092">
        <w:rPr>
          <w:rFonts w:ascii="CordiaUPC" w:hAnsi="CordiaUPC" w:cs="CordiaUPC"/>
          <w:szCs w:val="22"/>
          <w:lang w:val="en-US" w:bidi="th-TH"/>
        </w:rPr>
        <w:t>1,014</w:t>
      </w:r>
      <w:r w:rsidR="001A5648" w:rsidRPr="00CD4064">
        <w:rPr>
          <w:rFonts w:ascii="CordiaUPC" w:hAnsi="CordiaUPC" w:cs="CordiaUPC" w:hint="cs"/>
          <w:szCs w:val="22"/>
        </w:rPr>
        <w:t xml:space="preserve"> </w:t>
      </w:r>
      <w:r w:rsidRPr="00CD4064">
        <w:rPr>
          <w:rFonts w:ascii="CordiaUPC" w:hAnsi="CordiaUPC" w:cs="CordiaUPC" w:hint="cs"/>
          <w:szCs w:val="22"/>
        </w:rPr>
        <w:t>million and Baht</w:t>
      </w:r>
      <w:r w:rsidR="009C4820" w:rsidRPr="00CD4064">
        <w:rPr>
          <w:rFonts w:ascii="CordiaUPC" w:hAnsi="CordiaUPC" w:cs="CordiaUPC" w:hint="cs"/>
          <w:szCs w:val="22"/>
        </w:rPr>
        <w:t xml:space="preserve"> </w:t>
      </w:r>
      <w:r w:rsidR="00E17092">
        <w:rPr>
          <w:rFonts w:ascii="CordiaUPC" w:hAnsi="CordiaUPC" w:cs="CordiaUPC"/>
          <w:szCs w:val="22"/>
        </w:rPr>
        <w:t>1,009</w:t>
      </w:r>
      <w:r w:rsidRPr="00CD4064">
        <w:rPr>
          <w:rFonts w:ascii="CordiaUPC" w:hAnsi="CordiaUPC" w:cs="CordiaUPC" w:hint="cs"/>
          <w:szCs w:val="22"/>
        </w:rPr>
        <w:t xml:space="preserve"> million, respectively</w:t>
      </w:r>
      <w:r w:rsidR="00E4427B" w:rsidRPr="00CD4064">
        <w:rPr>
          <w:rFonts w:ascii="CordiaUPC" w:hAnsi="CordiaUPC" w:cs="CordiaUPC" w:hint="cs"/>
          <w:szCs w:val="22"/>
        </w:rPr>
        <w:t xml:space="preserve"> (Bank only: Baht </w:t>
      </w:r>
      <w:r w:rsidR="009A4FD7">
        <w:rPr>
          <w:rFonts w:ascii="CordiaUPC" w:hAnsi="CordiaUPC" w:cs="CordiaUPC"/>
          <w:szCs w:val="22"/>
        </w:rPr>
        <w:t>1,011</w:t>
      </w:r>
      <w:r w:rsidR="00E4427B" w:rsidRPr="00CD4064">
        <w:rPr>
          <w:rFonts w:ascii="CordiaUPC" w:hAnsi="CordiaUPC" w:cs="CordiaUPC" w:hint="cs"/>
          <w:szCs w:val="22"/>
        </w:rPr>
        <w:t xml:space="preserve"> million and Baht </w:t>
      </w:r>
      <w:r w:rsidR="009A4FD7">
        <w:rPr>
          <w:rFonts w:ascii="CordiaUPC" w:hAnsi="CordiaUPC" w:cs="CordiaUPC"/>
          <w:szCs w:val="22"/>
        </w:rPr>
        <w:t>994</w:t>
      </w:r>
      <w:r w:rsidR="00E4427B" w:rsidRPr="00CD4064">
        <w:rPr>
          <w:rFonts w:ascii="CordiaUPC" w:hAnsi="CordiaUPC" w:cs="CordiaUPC" w:hint="cs"/>
          <w:szCs w:val="22"/>
        </w:rPr>
        <w:t xml:space="preserve"> million, respectively)</w:t>
      </w:r>
      <w:r w:rsidRPr="00CD4064">
        <w:rPr>
          <w:rFonts w:ascii="CordiaUPC" w:hAnsi="CordiaUPC" w:cs="CordiaUPC" w:hint="cs"/>
          <w:szCs w:val="22"/>
        </w:rPr>
        <w:t>, which the Court of First Instance and the Appeals Court dismissed the cases.</w:t>
      </w:r>
      <w:r w:rsidR="009F35AA" w:rsidRPr="00CD4064">
        <w:rPr>
          <w:b/>
          <w:bCs/>
          <w:sz w:val="20"/>
        </w:rPr>
        <w:br w:type="page"/>
      </w:r>
    </w:p>
    <w:bookmarkEnd w:id="42"/>
    <w:p w14:paraId="4862793F" w14:textId="7AB498BA" w:rsidR="00B3056F" w:rsidRPr="00E44283" w:rsidRDefault="00CB72CA" w:rsidP="00E44283">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rPr>
      </w:pPr>
      <w:r w:rsidRPr="00E44283">
        <w:rPr>
          <w:rFonts w:ascii="CordiaUPC" w:hAnsi="CordiaUPC" w:cs="CordiaUPC" w:hint="cs"/>
          <w:i w:val="0"/>
          <w:iCs/>
          <w:sz w:val="28"/>
          <w:szCs w:val="28"/>
        </w:rPr>
        <w:t>3</w:t>
      </w:r>
      <w:r w:rsidR="0047083F">
        <w:rPr>
          <w:rFonts w:ascii="CordiaUPC" w:hAnsi="CordiaUPC" w:cs="CordiaUPC"/>
          <w:i w:val="0"/>
          <w:iCs/>
          <w:sz w:val="28"/>
          <w:szCs w:val="28"/>
        </w:rPr>
        <w:t>5</w:t>
      </w:r>
      <w:r w:rsidR="00F85F2D" w:rsidRPr="00E44283">
        <w:rPr>
          <w:rFonts w:ascii="CordiaUPC" w:hAnsi="CordiaUPC" w:cs="CordiaUPC" w:hint="cs"/>
          <w:i w:val="0"/>
          <w:iCs/>
          <w:sz w:val="28"/>
          <w:szCs w:val="28"/>
        </w:rPr>
        <w:tab/>
      </w:r>
      <w:r w:rsidR="00B3056F" w:rsidRPr="00E44283">
        <w:rPr>
          <w:rFonts w:ascii="CordiaUPC" w:hAnsi="CordiaUPC" w:cs="CordiaUPC" w:hint="cs"/>
          <w:i w:val="0"/>
          <w:iCs/>
          <w:sz w:val="28"/>
          <w:szCs w:val="28"/>
        </w:rPr>
        <w:t>Related parties</w:t>
      </w:r>
    </w:p>
    <w:p w14:paraId="04D249FF" w14:textId="77777777" w:rsidR="002B7133" w:rsidRPr="00E44283" w:rsidRDefault="002B7133" w:rsidP="00E44283">
      <w:pPr>
        <w:pStyle w:val="block"/>
        <w:tabs>
          <w:tab w:val="left" w:pos="5245"/>
        </w:tabs>
        <w:spacing w:after="0" w:line="240" w:lineRule="exact"/>
        <w:jc w:val="both"/>
        <w:rPr>
          <w:rFonts w:ascii="CordiaUPC" w:hAnsi="CordiaUPC" w:cs="CordiaUPC"/>
          <w:sz w:val="26"/>
          <w:szCs w:val="26"/>
        </w:rPr>
      </w:pPr>
    </w:p>
    <w:p w14:paraId="78B0DD25" w14:textId="77777777" w:rsidR="00EB25D6" w:rsidRPr="00B06D7B" w:rsidRDefault="00EB25D6" w:rsidP="00EB25D6">
      <w:pPr>
        <w:tabs>
          <w:tab w:val="left" w:pos="5245"/>
        </w:tabs>
        <w:spacing w:line="240" w:lineRule="exact"/>
        <w:ind w:left="540"/>
        <w:jc w:val="both"/>
        <w:rPr>
          <w:rFonts w:ascii="CordiaUPC" w:hAnsi="CordiaUPC" w:cs="CordiaUPC"/>
          <w:sz w:val="26"/>
          <w:szCs w:val="26"/>
        </w:rPr>
      </w:pPr>
      <w:r w:rsidRPr="00B06D7B">
        <w:rPr>
          <w:rFonts w:ascii="CordiaUPC" w:hAnsi="CordiaUPC" w:cs="CordiaUPC" w:hint="cs"/>
          <w:sz w:val="26"/>
          <w:szCs w:val="26"/>
        </w:rPr>
        <w:t xml:space="preserve">For the purposes of these financial statements, parties are considered to be related to the </w:t>
      </w:r>
      <w:r w:rsidRPr="00B06D7B">
        <w:rPr>
          <w:rFonts w:ascii="CordiaUPC" w:hAnsi="CordiaUPC" w:cs="CordiaUPC" w:hint="cs"/>
          <w:sz w:val="26"/>
          <w:szCs w:val="26"/>
          <w:lang w:bidi="th-TH"/>
        </w:rPr>
        <w:t>Bank and its subsidiaries</w:t>
      </w:r>
      <w:r w:rsidRPr="00B06D7B">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096992F0" w14:textId="77777777" w:rsidR="001120CF" w:rsidRPr="00E44283" w:rsidRDefault="001120CF" w:rsidP="00E44283">
      <w:pPr>
        <w:spacing w:line="240" w:lineRule="exact"/>
        <w:ind w:left="540"/>
        <w:jc w:val="both"/>
        <w:rPr>
          <w:rFonts w:ascii="CordiaUPC" w:hAnsi="CordiaUPC" w:cs="CordiaUPC"/>
          <w:sz w:val="26"/>
          <w:szCs w:val="26"/>
        </w:rPr>
      </w:pPr>
    </w:p>
    <w:p w14:paraId="3236B603" w14:textId="037CADC4" w:rsidR="001120CF" w:rsidRPr="00E44283" w:rsidRDefault="00D84A02" w:rsidP="00E44283">
      <w:pPr>
        <w:spacing w:line="240" w:lineRule="exact"/>
        <w:ind w:left="540"/>
        <w:jc w:val="both"/>
        <w:rPr>
          <w:rFonts w:ascii="CordiaUPC" w:hAnsi="CordiaUPC" w:cs="CordiaUPC"/>
          <w:b/>
          <w:bCs/>
          <w:sz w:val="26"/>
          <w:szCs w:val="26"/>
        </w:rPr>
      </w:pPr>
      <w:r w:rsidRPr="00E44283">
        <w:rPr>
          <w:rFonts w:ascii="CordiaUPC" w:hAnsi="CordiaUPC" w:cs="CordiaUPC" w:hint="cs"/>
          <w:b/>
          <w:bCs/>
          <w:sz w:val="26"/>
          <w:szCs w:val="26"/>
        </w:rPr>
        <w:t>Definitions and characteristics of relationships</w:t>
      </w:r>
    </w:p>
    <w:p w14:paraId="77F16D19" w14:textId="77777777" w:rsidR="00D84A02" w:rsidRPr="00E44283" w:rsidRDefault="00D84A02" w:rsidP="00E44283">
      <w:pPr>
        <w:spacing w:line="240" w:lineRule="exact"/>
        <w:ind w:left="540"/>
        <w:jc w:val="both"/>
        <w:rPr>
          <w:rFonts w:ascii="CordiaUPC" w:hAnsi="CordiaUPC" w:cs="CordiaUPC"/>
          <w:sz w:val="26"/>
          <w:szCs w:val="26"/>
        </w:rPr>
      </w:pPr>
    </w:p>
    <w:p w14:paraId="03F35A63" w14:textId="77777777" w:rsidR="00D84A02" w:rsidRPr="00E44283" w:rsidRDefault="00D84A02" w:rsidP="00E44283">
      <w:pPr>
        <w:spacing w:line="240" w:lineRule="exact"/>
        <w:ind w:left="540"/>
        <w:jc w:val="both"/>
        <w:rPr>
          <w:rFonts w:ascii="CordiaUPC" w:hAnsi="CordiaUPC" w:cs="CordiaUPC"/>
          <w:sz w:val="26"/>
          <w:szCs w:val="26"/>
        </w:rPr>
      </w:pPr>
      <w:r w:rsidRPr="00E44283">
        <w:rPr>
          <w:rFonts w:ascii="CordiaUPC" w:hAnsi="CordiaUPC" w:cs="CordiaUPC" w:hint="cs"/>
          <w:sz w:val="26"/>
          <w:szCs w:val="26"/>
        </w:rPr>
        <w:t>Related parties are as follows:</w:t>
      </w:r>
    </w:p>
    <w:p w14:paraId="29DF36A6" w14:textId="77777777" w:rsidR="00D84A02" w:rsidRPr="00E44283" w:rsidRDefault="00D84A02" w:rsidP="00E44283">
      <w:pPr>
        <w:spacing w:line="240" w:lineRule="exact"/>
        <w:ind w:left="540"/>
        <w:jc w:val="both"/>
        <w:rPr>
          <w:rFonts w:ascii="CordiaUPC" w:hAnsi="CordiaUPC" w:cs="CordiaUPC"/>
          <w:sz w:val="26"/>
          <w:szCs w:val="26"/>
        </w:rPr>
      </w:pPr>
    </w:p>
    <w:p w14:paraId="734037FF" w14:textId="77777777" w:rsidR="00D84A02" w:rsidRPr="00E44283" w:rsidRDefault="00D84A02" w:rsidP="005E758D">
      <w:pPr>
        <w:numPr>
          <w:ilvl w:val="0"/>
          <w:numId w:val="24"/>
        </w:numPr>
        <w:spacing w:line="240" w:lineRule="exact"/>
        <w:jc w:val="both"/>
        <w:rPr>
          <w:rFonts w:ascii="CordiaUPC" w:hAnsi="CordiaUPC" w:cs="CordiaUPC"/>
          <w:sz w:val="26"/>
          <w:szCs w:val="26"/>
        </w:rPr>
      </w:pPr>
      <w:r w:rsidRPr="00E44283">
        <w:rPr>
          <w:rFonts w:ascii="CordiaUPC" w:hAnsi="CordiaUPC" w:cs="CordiaUPC" w:hint="cs"/>
          <w:sz w:val="26"/>
          <w:szCs w:val="26"/>
        </w:rPr>
        <w:t>Major shareholders are the shareholders who own over 10% of the Bank’s paid-up share capital.</w:t>
      </w:r>
    </w:p>
    <w:p w14:paraId="01B12C99" w14:textId="77777777" w:rsidR="001A31E0" w:rsidRPr="00E44283" w:rsidRDefault="001A31E0" w:rsidP="00E44283">
      <w:pPr>
        <w:spacing w:line="240" w:lineRule="exact"/>
        <w:ind w:left="540"/>
        <w:jc w:val="both"/>
        <w:rPr>
          <w:rFonts w:ascii="CordiaUPC" w:hAnsi="CordiaUPC" w:cs="CordiaUPC"/>
          <w:sz w:val="26"/>
          <w:szCs w:val="26"/>
        </w:rPr>
      </w:pPr>
    </w:p>
    <w:p w14:paraId="05089FE9" w14:textId="77777777" w:rsidR="001A31E0" w:rsidRPr="00E44283" w:rsidRDefault="001A31E0" w:rsidP="005E758D">
      <w:pPr>
        <w:numPr>
          <w:ilvl w:val="0"/>
          <w:numId w:val="24"/>
        </w:numPr>
        <w:spacing w:line="240" w:lineRule="exact"/>
        <w:rPr>
          <w:rFonts w:ascii="CordiaUPC" w:hAnsi="CordiaUPC" w:cs="CordiaUPC"/>
          <w:sz w:val="26"/>
          <w:szCs w:val="26"/>
        </w:rPr>
      </w:pPr>
      <w:r w:rsidRPr="00E44283">
        <w:rPr>
          <w:rFonts w:ascii="CordiaUPC" w:hAnsi="CordiaUPC" w:cs="CordiaUPC" w:hint="cs"/>
          <w:sz w:val="26"/>
          <w:szCs w:val="26"/>
        </w:rPr>
        <w:t>Subsidiaries</w:t>
      </w:r>
    </w:p>
    <w:p w14:paraId="36EB5536" w14:textId="77777777" w:rsidR="001A31E0" w:rsidRPr="00E44283" w:rsidRDefault="001A31E0" w:rsidP="00E44283">
      <w:pPr>
        <w:pStyle w:val="ListParagraph"/>
        <w:spacing w:line="240" w:lineRule="exact"/>
        <w:rPr>
          <w:rFonts w:ascii="CordiaUPC" w:hAnsi="CordiaUPC" w:cs="CordiaUPC"/>
          <w:sz w:val="26"/>
          <w:szCs w:val="26"/>
        </w:rPr>
      </w:pPr>
    </w:p>
    <w:p w14:paraId="7D30BF7D" w14:textId="77777777" w:rsidR="001A31E0" w:rsidRPr="00E44283" w:rsidRDefault="001A31E0" w:rsidP="005E758D">
      <w:pPr>
        <w:numPr>
          <w:ilvl w:val="0"/>
          <w:numId w:val="24"/>
        </w:numPr>
        <w:spacing w:line="240" w:lineRule="exact"/>
        <w:rPr>
          <w:rFonts w:ascii="CordiaUPC" w:hAnsi="CordiaUPC" w:cs="CordiaUPC"/>
          <w:sz w:val="26"/>
          <w:szCs w:val="26"/>
        </w:rPr>
      </w:pPr>
      <w:r w:rsidRPr="00E44283">
        <w:rPr>
          <w:rFonts w:ascii="CordiaUPC" w:hAnsi="CordiaUPC" w:cs="CordiaUPC" w:hint="cs"/>
          <w:sz w:val="26"/>
          <w:szCs w:val="26"/>
        </w:rPr>
        <w:t>Associate</w:t>
      </w:r>
    </w:p>
    <w:p w14:paraId="522F08E2" w14:textId="77777777" w:rsidR="001A31E0" w:rsidRPr="00E44283" w:rsidRDefault="001A31E0" w:rsidP="00E44283">
      <w:pPr>
        <w:spacing w:line="240" w:lineRule="exact"/>
        <w:ind w:left="900"/>
        <w:rPr>
          <w:rFonts w:ascii="CordiaUPC" w:hAnsi="CordiaUPC" w:cs="CordiaUPC"/>
          <w:sz w:val="26"/>
          <w:szCs w:val="26"/>
        </w:rPr>
      </w:pPr>
    </w:p>
    <w:p w14:paraId="7174A449" w14:textId="77777777" w:rsidR="00D84A02" w:rsidRPr="00E44283" w:rsidRDefault="00D84A02" w:rsidP="005E758D">
      <w:pPr>
        <w:numPr>
          <w:ilvl w:val="0"/>
          <w:numId w:val="24"/>
        </w:numPr>
        <w:spacing w:line="240" w:lineRule="exact"/>
        <w:jc w:val="both"/>
        <w:rPr>
          <w:rFonts w:ascii="CordiaUPC" w:hAnsi="CordiaUPC" w:cs="CordiaUPC"/>
          <w:sz w:val="26"/>
          <w:szCs w:val="26"/>
        </w:rPr>
      </w:pPr>
      <w:r w:rsidRPr="00E44283">
        <w:rPr>
          <w:rFonts w:ascii="CordiaUPC" w:hAnsi="CordiaUPC" w:cs="CordiaUPC" w:hint="cs"/>
          <w:sz w:val="26"/>
          <w:szCs w:val="26"/>
        </w:rPr>
        <w:t>Key management personnel of the Bank</w:t>
      </w:r>
      <w:r w:rsidR="00522FFC" w:rsidRPr="00E44283">
        <w:rPr>
          <w:rFonts w:ascii="CordiaUPC" w:hAnsi="CordiaUPC" w:cs="CordiaUPC" w:hint="cs"/>
          <w:sz w:val="26"/>
          <w:szCs w:val="26"/>
        </w:rPr>
        <w:t xml:space="preserve"> and its subsidiaries</w:t>
      </w:r>
      <w:r w:rsidRPr="00E44283">
        <w:rPr>
          <w:rFonts w:ascii="CordiaUPC" w:hAnsi="CordiaUPC" w:cs="CordiaUPC" w:hint="cs"/>
          <w:sz w:val="26"/>
          <w:szCs w:val="26"/>
        </w:rPr>
        <w:t xml:space="preserve"> </w:t>
      </w:r>
    </w:p>
    <w:p w14:paraId="22CF6AB9" w14:textId="77777777" w:rsidR="001A31E0" w:rsidRPr="00E44283" w:rsidRDefault="001A31E0" w:rsidP="00E44283">
      <w:pPr>
        <w:pStyle w:val="ListParagraph"/>
        <w:spacing w:line="240" w:lineRule="exact"/>
        <w:ind w:left="0"/>
        <w:rPr>
          <w:rFonts w:ascii="CordiaUPC" w:hAnsi="CordiaUPC" w:cs="CordiaUPC"/>
          <w:sz w:val="26"/>
          <w:szCs w:val="26"/>
        </w:rPr>
      </w:pPr>
    </w:p>
    <w:p w14:paraId="0A3E0BC2" w14:textId="77777777" w:rsidR="005D08C5" w:rsidRPr="00E44283" w:rsidRDefault="001A31E0" w:rsidP="00E44283">
      <w:pPr>
        <w:spacing w:line="240" w:lineRule="exact"/>
        <w:ind w:left="900" w:hanging="36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w:t>
      </w:r>
      <w:r w:rsidR="005D08C5" w:rsidRPr="00E44283">
        <w:rPr>
          <w:rFonts w:ascii="CordiaUPC" w:hAnsi="CordiaUPC" w:cs="CordiaUPC" w:hint="cs"/>
          <w:sz w:val="26"/>
          <w:szCs w:val="26"/>
        </w:rPr>
        <w:tab/>
        <w:t>Other related parties are</w:t>
      </w:r>
    </w:p>
    <w:p w14:paraId="0955CF12" w14:textId="77777777" w:rsidR="005D08C5" w:rsidRPr="00E44283" w:rsidRDefault="005D08C5" w:rsidP="00E44283">
      <w:pPr>
        <w:spacing w:line="240" w:lineRule="exact"/>
        <w:ind w:left="900" w:hanging="360"/>
        <w:jc w:val="both"/>
        <w:rPr>
          <w:rFonts w:ascii="CordiaUPC" w:hAnsi="CordiaUPC" w:cs="CordiaUPC"/>
          <w:sz w:val="26"/>
          <w:szCs w:val="26"/>
        </w:rPr>
      </w:pPr>
    </w:p>
    <w:p w14:paraId="3BF5A4DB" w14:textId="77777777" w:rsidR="005D08C5"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.1</w:t>
      </w:r>
      <w:r w:rsidR="005D08C5" w:rsidRPr="00E44283">
        <w:rPr>
          <w:rFonts w:ascii="CordiaUPC" w:hAnsi="CordiaUPC" w:cs="CordiaUPC" w:hint="cs"/>
          <w:sz w:val="26"/>
          <w:szCs w:val="26"/>
        </w:rPr>
        <w:tab/>
        <w:t>Close family members of key management personnel</w:t>
      </w:r>
    </w:p>
    <w:p w14:paraId="59C22BB1" w14:textId="77777777" w:rsidR="005D08C5" w:rsidRPr="00E44283" w:rsidRDefault="005D08C5" w:rsidP="00E44283">
      <w:pPr>
        <w:spacing w:line="240" w:lineRule="exact"/>
        <w:ind w:left="1350" w:hanging="450"/>
        <w:jc w:val="both"/>
        <w:rPr>
          <w:rFonts w:ascii="CordiaUPC" w:hAnsi="CordiaUPC" w:cs="CordiaUPC"/>
          <w:sz w:val="26"/>
          <w:szCs w:val="26"/>
        </w:rPr>
      </w:pPr>
    </w:p>
    <w:p w14:paraId="0912FFBE" w14:textId="77777777" w:rsidR="005D08C5"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.2</w:t>
      </w:r>
      <w:r w:rsidR="005D08C5" w:rsidRPr="00E44283">
        <w:rPr>
          <w:rFonts w:ascii="CordiaUPC" w:hAnsi="CordiaUPC" w:cs="CordiaUPC" w:hint="cs"/>
          <w:sz w:val="26"/>
          <w:szCs w:val="26"/>
        </w:rPr>
        <w:tab/>
        <w:t>Entities in which key management personnel and their close family members hold over 10% of paid-up share capital</w:t>
      </w:r>
    </w:p>
    <w:p w14:paraId="38E9D8B7" w14:textId="77777777" w:rsidR="005D08C5" w:rsidRPr="00E44283" w:rsidRDefault="005D08C5" w:rsidP="00E44283">
      <w:pPr>
        <w:spacing w:line="240" w:lineRule="exact"/>
        <w:ind w:left="1350" w:hanging="450"/>
        <w:jc w:val="both"/>
        <w:rPr>
          <w:rFonts w:ascii="CordiaUPC" w:hAnsi="CordiaUPC" w:cs="CordiaUPC"/>
          <w:sz w:val="26"/>
          <w:szCs w:val="26"/>
        </w:rPr>
      </w:pPr>
    </w:p>
    <w:p w14:paraId="7E2BC343" w14:textId="77777777" w:rsidR="005D08C5"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w:t>
      </w:r>
      <w:r w:rsidR="005D08C5" w:rsidRPr="00E44283">
        <w:rPr>
          <w:rFonts w:ascii="CordiaUPC" w:hAnsi="CordiaUPC" w:cs="CordiaUPC" w:hint="cs"/>
          <w:sz w:val="26"/>
          <w:szCs w:val="26"/>
        </w:rPr>
        <w:t>.3</w:t>
      </w:r>
      <w:r w:rsidR="005D08C5" w:rsidRPr="00E44283">
        <w:rPr>
          <w:rFonts w:ascii="CordiaUPC" w:hAnsi="CordiaUPC" w:cs="CordiaUPC" w:hint="cs"/>
          <w:sz w:val="26"/>
          <w:szCs w:val="26"/>
        </w:rPr>
        <w:tab/>
        <w:t>Entities of which key management personnel and their close family members are directors exercising control or having significant influence</w:t>
      </w:r>
    </w:p>
    <w:p w14:paraId="6FEED8EC" w14:textId="77777777" w:rsidR="001A31E0" w:rsidRPr="00E44283" w:rsidRDefault="001A31E0" w:rsidP="00E44283">
      <w:pPr>
        <w:spacing w:line="240" w:lineRule="exact"/>
        <w:ind w:left="1350" w:hanging="450"/>
        <w:jc w:val="both"/>
        <w:rPr>
          <w:rFonts w:ascii="CordiaUPC" w:hAnsi="CordiaUPC" w:cs="CordiaUPC"/>
          <w:sz w:val="26"/>
          <w:szCs w:val="26"/>
        </w:rPr>
      </w:pPr>
    </w:p>
    <w:p w14:paraId="3904D20B" w14:textId="77777777" w:rsidR="001A31E0"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lang w:bidi="th-TH"/>
        </w:rPr>
        <w:t>5.4</w:t>
      </w:r>
      <w:r w:rsidRPr="00E44283">
        <w:rPr>
          <w:rFonts w:ascii="CordiaUPC" w:hAnsi="CordiaUPC" w:cs="CordiaUPC" w:hint="cs"/>
          <w:sz w:val="26"/>
          <w:szCs w:val="26"/>
          <w:cs/>
          <w:lang w:bidi="th-TH"/>
        </w:rPr>
        <w:tab/>
      </w:r>
      <w:r w:rsidRPr="00E44283">
        <w:rPr>
          <w:rFonts w:ascii="CordiaUPC" w:hAnsi="CordiaUPC" w:cs="CordiaUPC" w:hint="cs"/>
          <w:sz w:val="26"/>
          <w:szCs w:val="26"/>
        </w:rPr>
        <w:t>Related companies of major shareholders</w:t>
      </w:r>
    </w:p>
    <w:p w14:paraId="08FAB0AA" w14:textId="77777777" w:rsidR="001A31E0" w:rsidRPr="00E44283" w:rsidRDefault="001A31E0" w:rsidP="00E44283">
      <w:pPr>
        <w:spacing w:line="240" w:lineRule="exact"/>
        <w:ind w:left="1350" w:hanging="450"/>
        <w:jc w:val="both"/>
        <w:rPr>
          <w:rFonts w:ascii="CordiaUPC" w:hAnsi="CordiaUPC" w:cs="CordiaUPC"/>
          <w:sz w:val="26"/>
          <w:szCs w:val="26"/>
        </w:rPr>
      </w:pPr>
    </w:p>
    <w:p w14:paraId="145813DF" w14:textId="77777777" w:rsidR="001A31E0"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5.5</w:t>
      </w:r>
      <w:r w:rsidRPr="00E44283">
        <w:rPr>
          <w:rFonts w:ascii="CordiaUPC" w:hAnsi="CordiaUPC" w:cs="CordiaUPC" w:hint="cs"/>
          <w:sz w:val="26"/>
          <w:szCs w:val="26"/>
        </w:rPr>
        <w:tab/>
        <w:t>Entities in which related companies of major shareholders hold over 10% of paid-up share capital</w:t>
      </w:r>
    </w:p>
    <w:p w14:paraId="11FF08A3" w14:textId="77777777" w:rsidR="001A31E0" w:rsidRPr="00E44283" w:rsidRDefault="001A31E0" w:rsidP="00E44283">
      <w:pPr>
        <w:spacing w:line="240" w:lineRule="exact"/>
        <w:ind w:left="1350" w:hanging="450"/>
        <w:jc w:val="both"/>
        <w:rPr>
          <w:rFonts w:ascii="CordiaUPC" w:hAnsi="CordiaUPC" w:cs="CordiaUPC"/>
          <w:sz w:val="26"/>
          <w:szCs w:val="26"/>
        </w:rPr>
      </w:pPr>
    </w:p>
    <w:p w14:paraId="7FFB18A6" w14:textId="77777777" w:rsidR="001A31E0" w:rsidRPr="00E44283" w:rsidRDefault="001A31E0" w:rsidP="00E44283">
      <w:pPr>
        <w:spacing w:line="240" w:lineRule="exact"/>
        <w:ind w:left="1350" w:hanging="450"/>
        <w:jc w:val="both"/>
        <w:rPr>
          <w:rFonts w:ascii="CordiaUPC" w:hAnsi="CordiaUPC" w:cs="CordiaUPC"/>
          <w:sz w:val="26"/>
          <w:szCs w:val="26"/>
        </w:rPr>
      </w:pPr>
      <w:r w:rsidRPr="00E44283">
        <w:rPr>
          <w:rFonts w:ascii="CordiaUPC" w:hAnsi="CordiaUPC" w:cs="CordiaUPC" w:hint="cs"/>
          <w:sz w:val="26"/>
          <w:szCs w:val="26"/>
        </w:rPr>
        <w:t>5.6</w:t>
      </w:r>
      <w:r w:rsidRPr="00E44283">
        <w:rPr>
          <w:rFonts w:ascii="CordiaUPC" w:hAnsi="CordiaUPC" w:cs="CordiaUPC" w:hint="cs"/>
          <w:sz w:val="26"/>
          <w:szCs w:val="26"/>
        </w:rPr>
        <w:tab/>
        <w:t>Entities in which holds over 10% of paid-up share capital (excluding subsidiaries and associate)</w:t>
      </w:r>
    </w:p>
    <w:p w14:paraId="5EED846D" w14:textId="77777777" w:rsidR="001A31E0" w:rsidRPr="00E44283" w:rsidRDefault="001A31E0" w:rsidP="00E44283">
      <w:pPr>
        <w:spacing w:line="240" w:lineRule="exact"/>
        <w:ind w:left="1350" w:hanging="450"/>
        <w:jc w:val="both"/>
        <w:rPr>
          <w:rFonts w:ascii="CordiaUPC" w:hAnsi="CordiaUPC" w:cs="CordiaUPC"/>
          <w:sz w:val="26"/>
          <w:szCs w:val="26"/>
        </w:rPr>
      </w:pPr>
    </w:p>
    <w:p w14:paraId="58FE27A2" w14:textId="4B634247" w:rsidR="005D08C5" w:rsidRPr="00E44283" w:rsidRDefault="005D08C5" w:rsidP="00E44283">
      <w:pPr>
        <w:spacing w:line="240" w:lineRule="exact"/>
        <w:ind w:left="540"/>
        <w:jc w:val="both"/>
        <w:rPr>
          <w:rFonts w:ascii="CordiaUPC" w:hAnsi="CordiaUPC" w:cs="CordiaUPC"/>
          <w:sz w:val="26"/>
          <w:szCs w:val="26"/>
        </w:rPr>
      </w:pPr>
      <w:r w:rsidRPr="00E44283">
        <w:rPr>
          <w:rFonts w:ascii="CordiaUPC" w:hAnsi="CordiaUPC" w:cs="CordiaUPC" w:hint="cs"/>
          <w:sz w:val="26"/>
          <w:szCs w:val="26"/>
        </w:rPr>
        <w:t xml:space="preserve">The additional information on </w:t>
      </w:r>
      <w:r w:rsidR="00DF59C0" w:rsidRPr="00E44283">
        <w:rPr>
          <w:rFonts w:ascii="CordiaUPC" w:hAnsi="CordiaUPC" w:cs="CordiaUPC" w:hint="cs"/>
          <w:sz w:val="26"/>
          <w:szCs w:val="26"/>
        </w:rPr>
        <w:t xml:space="preserve">investments in subsidiaries </w:t>
      </w:r>
      <w:r w:rsidR="00560EB4" w:rsidRPr="00E44283">
        <w:rPr>
          <w:rFonts w:ascii="CordiaUPC" w:hAnsi="CordiaUPC" w:cs="CordiaUPC" w:hint="cs"/>
          <w:sz w:val="26"/>
          <w:szCs w:val="26"/>
        </w:rPr>
        <w:t xml:space="preserve">and associate </w:t>
      </w:r>
      <w:r w:rsidR="00313DF1" w:rsidRPr="00E44283">
        <w:rPr>
          <w:rFonts w:ascii="CordiaUPC" w:hAnsi="CordiaUPC" w:cs="CordiaUPC" w:hint="cs"/>
          <w:sz w:val="26"/>
          <w:szCs w:val="26"/>
        </w:rPr>
        <w:t xml:space="preserve">is disclosed in </w:t>
      </w:r>
      <w:r w:rsidR="00120D23" w:rsidRPr="00E44283">
        <w:rPr>
          <w:rFonts w:ascii="CordiaUPC" w:hAnsi="CordiaUPC" w:cs="CordiaUPC" w:hint="cs"/>
          <w:sz w:val="26"/>
          <w:szCs w:val="26"/>
        </w:rPr>
        <w:t>n</w:t>
      </w:r>
      <w:r w:rsidR="00C75724" w:rsidRPr="00E44283">
        <w:rPr>
          <w:rFonts w:ascii="CordiaUPC" w:hAnsi="CordiaUPC" w:cs="CordiaUPC" w:hint="cs"/>
          <w:sz w:val="26"/>
          <w:szCs w:val="26"/>
        </w:rPr>
        <w:t>ote 1</w:t>
      </w:r>
      <w:r w:rsidR="0047083F">
        <w:rPr>
          <w:rFonts w:ascii="CordiaUPC" w:hAnsi="CordiaUPC" w:cs="CordiaUPC"/>
          <w:sz w:val="26"/>
          <w:szCs w:val="26"/>
        </w:rPr>
        <w:t>3</w:t>
      </w:r>
      <w:r w:rsidR="00DF59C0" w:rsidRPr="00E44283">
        <w:rPr>
          <w:rFonts w:ascii="CordiaUPC" w:hAnsi="CordiaUPC" w:cs="CordiaUPC" w:hint="cs"/>
          <w:sz w:val="26"/>
          <w:szCs w:val="26"/>
        </w:rPr>
        <w:t>.</w:t>
      </w:r>
    </w:p>
    <w:p w14:paraId="29434A1E" w14:textId="77777777" w:rsidR="00744039" w:rsidRPr="00E44283" w:rsidRDefault="00744039" w:rsidP="00E44283">
      <w:pPr>
        <w:spacing w:line="240" w:lineRule="exact"/>
        <w:ind w:left="540"/>
        <w:jc w:val="both"/>
        <w:rPr>
          <w:rFonts w:ascii="CordiaUPC" w:hAnsi="CordiaUPC" w:cs="CordiaUPC"/>
          <w:sz w:val="26"/>
          <w:szCs w:val="26"/>
        </w:rPr>
      </w:pPr>
    </w:p>
    <w:p w14:paraId="7F3A3EBA" w14:textId="77777777" w:rsidR="00976ABC" w:rsidRDefault="00976ABC">
      <w:pPr>
        <w:spacing w:line="240" w:lineRule="auto"/>
        <w:rPr>
          <w:rFonts w:cs="Times New Roman"/>
          <w:sz w:val="20"/>
        </w:rPr>
      </w:pPr>
      <w:r>
        <w:rPr>
          <w:rFonts w:cs="Times New Roman"/>
          <w:sz w:val="20"/>
        </w:rPr>
        <w:br w:type="page"/>
      </w:r>
    </w:p>
    <w:p w14:paraId="157F39B1" w14:textId="5F62D5AC" w:rsidR="00C07EB3" w:rsidRDefault="00C07EB3" w:rsidP="00E44283">
      <w:pPr>
        <w:spacing w:line="240" w:lineRule="exact"/>
        <w:ind w:left="540"/>
        <w:jc w:val="both"/>
        <w:rPr>
          <w:rFonts w:ascii="CordiaUPC" w:hAnsi="CordiaUPC" w:cs="CordiaUPC"/>
          <w:sz w:val="26"/>
          <w:szCs w:val="26"/>
        </w:rPr>
      </w:pPr>
      <w:r w:rsidRPr="00E44283">
        <w:rPr>
          <w:rFonts w:ascii="CordiaUPC" w:hAnsi="CordiaUPC" w:cs="CordiaUPC" w:hint="cs"/>
          <w:sz w:val="26"/>
          <w:szCs w:val="26"/>
        </w:rPr>
        <w:t xml:space="preserve">Relationships with </w:t>
      </w:r>
      <w:r w:rsidR="00187073" w:rsidRPr="00E44283">
        <w:rPr>
          <w:rFonts w:ascii="CordiaUPC" w:hAnsi="CordiaUPC" w:cs="CordiaUPC" w:hint="cs"/>
          <w:sz w:val="26"/>
          <w:szCs w:val="26"/>
        </w:rPr>
        <w:t xml:space="preserve">key management and other </w:t>
      </w:r>
      <w:r w:rsidRPr="00E44283">
        <w:rPr>
          <w:rFonts w:ascii="CordiaUPC" w:hAnsi="CordiaUPC" w:cs="CordiaUPC" w:hint="cs"/>
          <w:sz w:val="26"/>
          <w:szCs w:val="26"/>
        </w:rPr>
        <w:t>related parties were as follows:</w:t>
      </w:r>
    </w:p>
    <w:p w14:paraId="6DAC1FD1" w14:textId="7F4D8A2F" w:rsidR="0047083F" w:rsidRDefault="0047083F" w:rsidP="00E44283">
      <w:pPr>
        <w:spacing w:line="240" w:lineRule="exact"/>
        <w:ind w:left="540"/>
        <w:jc w:val="both"/>
        <w:rPr>
          <w:rFonts w:ascii="CordiaUPC" w:hAnsi="CordiaUPC" w:cs="CordiaUPC"/>
          <w:sz w:val="26"/>
          <w:szCs w:val="26"/>
        </w:rPr>
      </w:pPr>
    </w:p>
    <w:tbl>
      <w:tblPr>
        <w:tblW w:w="9459" w:type="dxa"/>
        <w:tblInd w:w="450" w:type="dxa"/>
        <w:tblLayout w:type="fixed"/>
        <w:tblLook w:val="01E0" w:firstRow="1" w:lastRow="1" w:firstColumn="1" w:lastColumn="1" w:noHBand="0" w:noVBand="0"/>
      </w:tblPr>
      <w:tblGrid>
        <w:gridCol w:w="3150"/>
        <w:gridCol w:w="1620"/>
        <w:gridCol w:w="4689"/>
      </w:tblGrid>
      <w:tr w:rsidR="0047083F" w:rsidRPr="00B06D7B" w14:paraId="78698A77" w14:textId="77777777" w:rsidTr="00710C06">
        <w:trPr>
          <w:tblHeader/>
        </w:trPr>
        <w:tc>
          <w:tcPr>
            <w:tcW w:w="3150" w:type="dxa"/>
          </w:tcPr>
          <w:p w14:paraId="15517CB2" w14:textId="77777777" w:rsidR="0047083F" w:rsidRPr="00B06D7B" w:rsidRDefault="0047083F" w:rsidP="00710C06">
            <w:pPr>
              <w:pStyle w:val="block"/>
              <w:tabs>
                <w:tab w:val="decimal" w:pos="765"/>
              </w:tabs>
              <w:spacing w:after="0" w:line="240" w:lineRule="exact"/>
              <w:ind w:left="-18"/>
              <w:rPr>
                <w:rFonts w:ascii="CordiaUPC" w:hAnsi="CordiaUPC" w:cs="CordiaUPC"/>
                <w:sz w:val="26"/>
                <w:szCs w:val="26"/>
                <w:lang w:val="en-GB"/>
              </w:rPr>
            </w:pPr>
          </w:p>
          <w:p w14:paraId="72297966" w14:textId="77777777" w:rsidR="0047083F" w:rsidRPr="00B06D7B" w:rsidRDefault="0047083F" w:rsidP="00710C06">
            <w:pPr>
              <w:pStyle w:val="block"/>
              <w:tabs>
                <w:tab w:val="decimal" w:pos="765"/>
              </w:tabs>
              <w:spacing w:after="0" w:line="240" w:lineRule="exact"/>
              <w:ind w:left="-18"/>
              <w:rPr>
                <w:rFonts w:ascii="CordiaUPC" w:hAnsi="CordiaUPC" w:cs="CordiaUPC"/>
                <w:sz w:val="26"/>
                <w:szCs w:val="26"/>
                <w:lang w:val="en-GB"/>
              </w:rPr>
            </w:pPr>
          </w:p>
          <w:p w14:paraId="3C233BDC" w14:textId="77777777" w:rsidR="0047083F" w:rsidRPr="00B06D7B" w:rsidRDefault="0047083F" w:rsidP="00710C06">
            <w:pPr>
              <w:pStyle w:val="block"/>
              <w:tabs>
                <w:tab w:val="decimal" w:pos="765"/>
              </w:tabs>
              <w:spacing w:after="0" w:line="240" w:lineRule="exact"/>
              <w:ind w:left="-18"/>
              <w:rPr>
                <w:rFonts w:ascii="CordiaUPC" w:hAnsi="CordiaUPC" w:cs="CordiaUPC"/>
                <w:b/>
                <w:bCs/>
                <w:sz w:val="26"/>
                <w:szCs w:val="26"/>
                <w:lang w:val="en-GB"/>
              </w:rPr>
            </w:pPr>
            <w:r w:rsidRPr="00B06D7B">
              <w:rPr>
                <w:rFonts w:ascii="CordiaUPC" w:hAnsi="CordiaUPC" w:cs="CordiaUPC" w:hint="cs"/>
                <w:b/>
                <w:bCs/>
                <w:sz w:val="26"/>
                <w:szCs w:val="26"/>
                <w:lang w:val="en-GB"/>
              </w:rPr>
              <w:t>Name of entity/Personnel</w:t>
            </w:r>
          </w:p>
        </w:tc>
        <w:tc>
          <w:tcPr>
            <w:tcW w:w="1620" w:type="dxa"/>
          </w:tcPr>
          <w:p w14:paraId="2EBC3FDD" w14:textId="77777777" w:rsidR="0047083F" w:rsidRPr="00B06D7B" w:rsidRDefault="0047083F" w:rsidP="00710C06">
            <w:pPr>
              <w:pStyle w:val="block"/>
              <w:tabs>
                <w:tab w:val="decimal" w:pos="765"/>
              </w:tabs>
              <w:spacing w:after="0" w:line="240" w:lineRule="exact"/>
              <w:ind w:left="-18"/>
              <w:rPr>
                <w:rFonts w:ascii="CordiaUPC" w:hAnsi="CordiaUPC" w:cs="CordiaUPC"/>
                <w:b/>
                <w:bCs/>
                <w:sz w:val="26"/>
                <w:szCs w:val="26"/>
                <w:lang w:val="en-GB"/>
              </w:rPr>
            </w:pPr>
            <w:r w:rsidRPr="00B06D7B">
              <w:rPr>
                <w:rFonts w:ascii="CordiaUPC" w:hAnsi="CordiaUPC" w:cs="CordiaUPC" w:hint="cs"/>
                <w:b/>
                <w:bCs/>
                <w:sz w:val="26"/>
                <w:szCs w:val="26"/>
                <w:lang w:val="en-GB"/>
              </w:rPr>
              <w:t>Country of incorporation/ Nationality</w:t>
            </w:r>
          </w:p>
        </w:tc>
        <w:tc>
          <w:tcPr>
            <w:tcW w:w="4689" w:type="dxa"/>
          </w:tcPr>
          <w:p w14:paraId="06EACC11" w14:textId="77777777" w:rsidR="0047083F" w:rsidRPr="00B06D7B" w:rsidRDefault="0047083F" w:rsidP="00710C06">
            <w:pPr>
              <w:pStyle w:val="block"/>
              <w:tabs>
                <w:tab w:val="decimal" w:pos="765"/>
              </w:tabs>
              <w:spacing w:after="0" w:line="240" w:lineRule="exact"/>
              <w:ind w:left="0"/>
              <w:jc w:val="thaiDistribute"/>
              <w:rPr>
                <w:rFonts w:ascii="CordiaUPC" w:hAnsi="CordiaUPC" w:cs="CordiaUPC"/>
                <w:sz w:val="26"/>
                <w:szCs w:val="26"/>
                <w:lang w:val="en-GB"/>
              </w:rPr>
            </w:pPr>
          </w:p>
          <w:p w14:paraId="78A3664A" w14:textId="77777777" w:rsidR="0047083F" w:rsidRPr="00B06D7B" w:rsidRDefault="0047083F" w:rsidP="00710C06">
            <w:pPr>
              <w:pStyle w:val="block"/>
              <w:tabs>
                <w:tab w:val="decimal" w:pos="765"/>
              </w:tabs>
              <w:spacing w:after="0" w:line="240" w:lineRule="exact"/>
              <w:ind w:left="0"/>
              <w:jc w:val="thaiDistribute"/>
              <w:rPr>
                <w:rFonts w:ascii="CordiaUPC" w:hAnsi="CordiaUPC" w:cs="CordiaUPC"/>
                <w:sz w:val="26"/>
                <w:szCs w:val="26"/>
                <w:lang w:val="en-GB"/>
              </w:rPr>
            </w:pPr>
          </w:p>
          <w:p w14:paraId="2F9814FA" w14:textId="77777777" w:rsidR="0047083F" w:rsidRPr="00B06D7B" w:rsidRDefault="0047083F" w:rsidP="00710C06">
            <w:pPr>
              <w:pStyle w:val="block"/>
              <w:spacing w:after="0" w:line="240" w:lineRule="exact"/>
              <w:ind w:left="-93" w:right="-114"/>
              <w:jc w:val="center"/>
              <w:rPr>
                <w:rFonts w:ascii="CordiaUPC" w:hAnsi="CordiaUPC" w:cs="CordiaUPC"/>
                <w:b/>
                <w:bCs/>
                <w:sz w:val="26"/>
                <w:szCs w:val="26"/>
                <w:lang w:val="en-GB"/>
              </w:rPr>
            </w:pPr>
            <w:r w:rsidRPr="00B06D7B">
              <w:rPr>
                <w:rFonts w:ascii="CordiaUPC" w:hAnsi="CordiaUPC" w:cs="CordiaUPC" w:hint="cs"/>
                <w:b/>
                <w:bCs/>
                <w:sz w:val="26"/>
                <w:szCs w:val="26"/>
                <w:lang w:val="en-GB"/>
              </w:rPr>
              <w:t>Nature of relationship</w:t>
            </w:r>
          </w:p>
        </w:tc>
      </w:tr>
      <w:tr w:rsidR="0047083F" w:rsidRPr="00B06D7B" w14:paraId="0211156C" w14:textId="77777777" w:rsidTr="00710C06">
        <w:trPr>
          <w:tblHeader/>
        </w:trPr>
        <w:tc>
          <w:tcPr>
            <w:tcW w:w="3150" w:type="dxa"/>
          </w:tcPr>
          <w:p w14:paraId="03F1FAA9" w14:textId="77777777" w:rsidR="0047083F" w:rsidRPr="00B06D7B" w:rsidRDefault="0047083F" w:rsidP="00710C06">
            <w:pPr>
              <w:pStyle w:val="block"/>
              <w:tabs>
                <w:tab w:val="decimal" w:pos="765"/>
              </w:tabs>
              <w:spacing w:after="0" w:line="240" w:lineRule="exact"/>
              <w:ind w:left="-18"/>
              <w:rPr>
                <w:rFonts w:ascii="CordiaUPC" w:hAnsi="CordiaUPC" w:cs="CordiaUPC"/>
                <w:b/>
                <w:bCs/>
                <w:sz w:val="26"/>
                <w:szCs w:val="26"/>
                <w:lang w:val="en-GB"/>
              </w:rPr>
            </w:pPr>
          </w:p>
        </w:tc>
        <w:tc>
          <w:tcPr>
            <w:tcW w:w="1620" w:type="dxa"/>
          </w:tcPr>
          <w:p w14:paraId="7529C995" w14:textId="77777777" w:rsidR="0047083F" w:rsidRPr="00B06D7B" w:rsidRDefault="0047083F" w:rsidP="00710C06">
            <w:pPr>
              <w:pStyle w:val="block"/>
              <w:tabs>
                <w:tab w:val="decimal" w:pos="765"/>
              </w:tabs>
              <w:spacing w:after="0" w:line="240" w:lineRule="exact"/>
              <w:ind w:left="-18" w:right="-108"/>
              <w:rPr>
                <w:rFonts w:ascii="CordiaUPC" w:hAnsi="CordiaUPC" w:cs="CordiaUPC"/>
                <w:b/>
                <w:bCs/>
                <w:sz w:val="26"/>
                <w:szCs w:val="26"/>
                <w:lang w:val="en-GB"/>
              </w:rPr>
            </w:pPr>
          </w:p>
        </w:tc>
        <w:tc>
          <w:tcPr>
            <w:tcW w:w="4689" w:type="dxa"/>
          </w:tcPr>
          <w:p w14:paraId="5F274F11" w14:textId="77777777" w:rsidR="0047083F" w:rsidRPr="00B06D7B" w:rsidRDefault="0047083F" w:rsidP="00710C06">
            <w:pPr>
              <w:pStyle w:val="block"/>
              <w:tabs>
                <w:tab w:val="decimal" w:pos="765"/>
              </w:tabs>
              <w:spacing w:after="0" w:line="240" w:lineRule="exact"/>
              <w:ind w:left="0"/>
              <w:jc w:val="thaiDistribute"/>
              <w:rPr>
                <w:rFonts w:ascii="CordiaUPC" w:hAnsi="CordiaUPC" w:cs="CordiaUPC"/>
                <w:b/>
                <w:bCs/>
                <w:sz w:val="26"/>
                <w:szCs w:val="26"/>
                <w:lang w:val="en-GB"/>
              </w:rPr>
            </w:pPr>
          </w:p>
        </w:tc>
      </w:tr>
      <w:tr w:rsidR="0047083F" w:rsidRPr="00B06D7B" w14:paraId="79246D8C" w14:textId="77777777" w:rsidTr="00710C06">
        <w:tc>
          <w:tcPr>
            <w:tcW w:w="3150" w:type="dxa"/>
          </w:tcPr>
          <w:p w14:paraId="646F8655" w14:textId="77777777" w:rsidR="0047083F" w:rsidRPr="00B06D7B" w:rsidRDefault="0047083F" w:rsidP="00710C06">
            <w:pPr>
              <w:spacing w:line="240" w:lineRule="exact"/>
              <w:rPr>
                <w:rFonts w:ascii="CordiaUPC" w:hAnsi="CordiaUPC" w:cs="CordiaUPC"/>
                <w:sz w:val="26"/>
                <w:szCs w:val="26"/>
              </w:rPr>
            </w:pPr>
            <w:r w:rsidRPr="00E44283">
              <w:rPr>
                <w:rFonts w:ascii="CordiaUPC" w:hAnsi="CordiaUPC" w:cs="CordiaUPC" w:hint="cs"/>
                <w:sz w:val="26"/>
                <w:szCs w:val="26"/>
              </w:rPr>
              <w:t xml:space="preserve">Key management personnel </w:t>
            </w:r>
          </w:p>
        </w:tc>
        <w:tc>
          <w:tcPr>
            <w:tcW w:w="1620" w:type="dxa"/>
          </w:tcPr>
          <w:p w14:paraId="25814A44" w14:textId="5E5DD59D"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rPr>
              <w:t>Thailand and other countries</w:t>
            </w:r>
          </w:p>
        </w:tc>
        <w:tc>
          <w:tcPr>
            <w:tcW w:w="4689" w:type="dxa"/>
          </w:tcPr>
          <w:p w14:paraId="6C0AE5F2" w14:textId="77777777" w:rsidR="0047083F" w:rsidRPr="00B06D7B" w:rsidRDefault="0047083F" w:rsidP="00710C06">
            <w:pPr>
              <w:pStyle w:val="block"/>
              <w:tabs>
                <w:tab w:val="decimal" w:pos="162"/>
              </w:tabs>
              <w:spacing w:after="0" w:line="240" w:lineRule="exact"/>
              <w:ind w:left="162" w:hanging="162"/>
              <w:jc w:val="thaiDistribute"/>
              <w:rPr>
                <w:rFonts w:ascii="CordiaUPC" w:hAnsi="CordiaUPC" w:cs="CordiaUPC"/>
                <w:sz w:val="26"/>
                <w:szCs w:val="26"/>
                <w:lang w:val="en-GB"/>
              </w:rPr>
            </w:pPr>
            <w:r w:rsidRPr="00E44283">
              <w:rPr>
                <w:rFonts w:ascii="CordiaUPC" w:hAnsi="CordiaUPC" w:cs="CordiaUPC" w:hint="cs"/>
                <w:sz w:val="26"/>
                <w:szCs w:val="26"/>
                <w:lang w:val="en-GB"/>
              </w:rPr>
              <w:t xml:space="preserve">Persons having authority and responsibility for planning, </w:t>
            </w:r>
            <w:proofErr w:type="gramStart"/>
            <w:r w:rsidRPr="00E44283">
              <w:rPr>
                <w:rFonts w:ascii="CordiaUPC" w:hAnsi="CordiaUPC" w:cs="CordiaUPC" w:hint="cs"/>
                <w:sz w:val="26"/>
                <w:szCs w:val="26"/>
                <w:lang w:val="en-GB"/>
              </w:rPr>
              <w:t>directing</w:t>
            </w:r>
            <w:proofErr w:type="gramEnd"/>
            <w:r w:rsidRPr="00E44283">
              <w:rPr>
                <w:rFonts w:ascii="CordiaUPC" w:hAnsi="CordiaUPC" w:cs="CordiaUPC" w:hint="cs"/>
                <w:sz w:val="26"/>
                <w:szCs w:val="26"/>
                <w:lang w:val="en-GB"/>
              </w:rPr>
              <w:t xml:space="preserve"> and controlling the activities of the Bank, directly or indirectly, including any director (whether executive or otherwise) of the Bank and its subsidiaries</w:t>
            </w:r>
          </w:p>
        </w:tc>
      </w:tr>
      <w:tr w:rsidR="0047083F" w:rsidRPr="00B06D7B" w14:paraId="0C611039" w14:textId="77777777" w:rsidTr="00710C06">
        <w:tc>
          <w:tcPr>
            <w:tcW w:w="3150" w:type="dxa"/>
          </w:tcPr>
          <w:p w14:paraId="058B7EC9" w14:textId="77777777" w:rsidR="0047083F" w:rsidRPr="00B06D7B" w:rsidRDefault="0047083F" w:rsidP="00710C06">
            <w:pPr>
              <w:tabs>
                <w:tab w:val="left" w:pos="993"/>
              </w:tabs>
              <w:spacing w:line="240" w:lineRule="exact"/>
              <w:ind w:left="162" w:hanging="153"/>
              <w:rPr>
                <w:rFonts w:ascii="CordiaUPC" w:hAnsi="CordiaUPC" w:cs="CordiaUPC"/>
                <w:sz w:val="26"/>
                <w:szCs w:val="26"/>
              </w:rPr>
            </w:pPr>
            <w:r w:rsidRPr="00E44283">
              <w:rPr>
                <w:rFonts w:ascii="CordiaUPC" w:hAnsi="CordiaUPC" w:cs="CordiaUPC" w:hint="cs"/>
                <w:sz w:val="26"/>
                <w:szCs w:val="26"/>
              </w:rPr>
              <w:t xml:space="preserve">Ministry of Finance </w:t>
            </w:r>
          </w:p>
        </w:tc>
        <w:tc>
          <w:tcPr>
            <w:tcW w:w="1620" w:type="dxa"/>
          </w:tcPr>
          <w:p w14:paraId="538BA049"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E91045C" w14:textId="77777777" w:rsidR="0047083F" w:rsidRPr="00B06D7B" w:rsidRDefault="0047083F" w:rsidP="00710C06">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GB"/>
              </w:rPr>
              <w:t xml:space="preserve">The major shareholder of the Bank owning over </w:t>
            </w:r>
            <w:r w:rsidRPr="00E44283">
              <w:rPr>
                <w:rFonts w:ascii="CordiaUPC" w:hAnsi="CordiaUPC" w:cs="CordiaUPC" w:hint="cs"/>
                <w:sz w:val="26"/>
                <w:szCs w:val="26"/>
                <w:lang w:val="en-US"/>
              </w:rPr>
              <w:t>10% of the Bank’s paid-up share capital</w:t>
            </w:r>
            <w:r w:rsidRPr="00E44283">
              <w:rPr>
                <w:rFonts w:ascii="CordiaUPC" w:hAnsi="CordiaUPC" w:cs="CordiaUPC" w:hint="cs"/>
                <w:sz w:val="26"/>
                <w:szCs w:val="26"/>
                <w:lang w:val="en-GB"/>
              </w:rPr>
              <w:t xml:space="preserve"> </w:t>
            </w:r>
          </w:p>
        </w:tc>
      </w:tr>
      <w:tr w:rsidR="0047083F" w:rsidRPr="00B06D7B" w14:paraId="2EC543B7" w14:textId="77777777" w:rsidTr="00710C06">
        <w:tc>
          <w:tcPr>
            <w:tcW w:w="3150" w:type="dxa"/>
          </w:tcPr>
          <w:p w14:paraId="02B8032C" w14:textId="77777777" w:rsidR="0047083F" w:rsidRPr="00B06D7B" w:rsidRDefault="0047083F" w:rsidP="00710C06">
            <w:pPr>
              <w:tabs>
                <w:tab w:val="left" w:pos="993"/>
              </w:tabs>
              <w:spacing w:line="240" w:lineRule="exact"/>
              <w:ind w:left="162" w:hanging="153"/>
              <w:rPr>
                <w:rFonts w:ascii="CordiaUPC" w:hAnsi="CordiaUPC" w:cs="CordiaUPC"/>
                <w:sz w:val="26"/>
                <w:szCs w:val="26"/>
                <w:lang w:val="en-US"/>
              </w:rPr>
            </w:pPr>
            <w:r w:rsidRPr="00E44283">
              <w:rPr>
                <w:rFonts w:ascii="CordiaUPC" w:hAnsi="CordiaUPC" w:cs="CordiaUPC" w:hint="cs"/>
                <w:sz w:val="26"/>
                <w:szCs w:val="26"/>
                <w:lang w:val="en-US"/>
              </w:rPr>
              <w:t xml:space="preserve">ING Bank N.V. </w:t>
            </w:r>
          </w:p>
        </w:tc>
        <w:tc>
          <w:tcPr>
            <w:tcW w:w="1620" w:type="dxa"/>
          </w:tcPr>
          <w:p w14:paraId="685E65C1"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US"/>
              </w:rPr>
              <w:t>The Netherlands</w:t>
            </w:r>
          </w:p>
        </w:tc>
        <w:tc>
          <w:tcPr>
            <w:tcW w:w="4689" w:type="dxa"/>
          </w:tcPr>
          <w:p w14:paraId="087294DB" w14:textId="77777777" w:rsidR="0047083F" w:rsidRPr="00B06D7B" w:rsidRDefault="0047083F" w:rsidP="00710C06">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US"/>
              </w:rPr>
              <w:t xml:space="preserve">The major shareholder of the Bank owning </w:t>
            </w:r>
            <w:r w:rsidRPr="00E44283">
              <w:rPr>
                <w:rFonts w:ascii="CordiaUPC" w:hAnsi="CordiaUPC" w:cs="CordiaUPC" w:hint="cs"/>
                <w:sz w:val="26"/>
                <w:szCs w:val="26"/>
                <w:lang w:val="en-GB"/>
              </w:rPr>
              <w:t xml:space="preserve">over </w:t>
            </w:r>
            <w:r w:rsidRPr="00E44283">
              <w:rPr>
                <w:rFonts w:ascii="CordiaUPC" w:hAnsi="CordiaUPC" w:cs="CordiaUPC" w:hint="cs"/>
                <w:sz w:val="26"/>
                <w:szCs w:val="26"/>
                <w:lang w:val="en-US"/>
              </w:rPr>
              <w:t xml:space="preserve">10% of the Bank’s paid-up share capital </w:t>
            </w:r>
          </w:p>
        </w:tc>
      </w:tr>
      <w:tr w:rsidR="0047083F" w:rsidRPr="00B06D7B" w14:paraId="56CBD2D9" w14:textId="77777777" w:rsidTr="00710C06">
        <w:tc>
          <w:tcPr>
            <w:tcW w:w="3150" w:type="dxa"/>
          </w:tcPr>
          <w:p w14:paraId="60C3991F" w14:textId="77777777" w:rsidR="0047083F" w:rsidRPr="00B06D7B" w:rsidRDefault="0047083F" w:rsidP="00710C06">
            <w:pPr>
              <w:tabs>
                <w:tab w:val="left" w:pos="993"/>
              </w:tabs>
              <w:spacing w:line="240" w:lineRule="exact"/>
              <w:ind w:left="162" w:hanging="153"/>
              <w:rPr>
                <w:rFonts w:ascii="CordiaUPC" w:hAnsi="CordiaUPC" w:cs="CordiaUPC"/>
                <w:sz w:val="26"/>
                <w:szCs w:val="26"/>
                <w:lang w:val="en-US"/>
              </w:rPr>
            </w:pPr>
            <w:proofErr w:type="spellStart"/>
            <w:r w:rsidRPr="00E44283">
              <w:rPr>
                <w:rFonts w:ascii="CordiaUPC" w:hAnsi="CordiaUPC" w:cs="CordiaUPC" w:hint="cs"/>
                <w:sz w:val="26"/>
                <w:szCs w:val="26"/>
                <w:lang w:val="en-US" w:bidi="th-TH"/>
              </w:rPr>
              <w:t>Thanachart</w:t>
            </w:r>
            <w:proofErr w:type="spellEnd"/>
            <w:r w:rsidRPr="00E44283">
              <w:rPr>
                <w:rFonts w:ascii="CordiaUPC" w:hAnsi="CordiaUPC" w:cs="CordiaUPC" w:hint="cs"/>
                <w:sz w:val="26"/>
                <w:szCs w:val="26"/>
                <w:lang w:val="en-US" w:bidi="th-TH"/>
              </w:rPr>
              <w:t xml:space="preserve"> Capital PCL</w:t>
            </w:r>
          </w:p>
        </w:tc>
        <w:tc>
          <w:tcPr>
            <w:tcW w:w="1620" w:type="dxa"/>
          </w:tcPr>
          <w:p w14:paraId="4AD62BB4"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15577262" w14:textId="77777777" w:rsidR="0047083F" w:rsidRPr="00B06D7B" w:rsidRDefault="0047083F" w:rsidP="00710C06">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US"/>
              </w:rPr>
              <w:t xml:space="preserve">The major shareholder of the Bank owning </w:t>
            </w:r>
            <w:r w:rsidRPr="00E44283">
              <w:rPr>
                <w:rFonts w:ascii="CordiaUPC" w:hAnsi="CordiaUPC" w:cs="CordiaUPC" w:hint="cs"/>
                <w:sz w:val="26"/>
                <w:szCs w:val="26"/>
                <w:lang w:val="en-GB"/>
              </w:rPr>
              <w:t xml:space="preserve">over </w:t>
            </w:r>
            <w:r w:rsidRPr="00E44283">
              <w:rPr>
                <w:rFonts w:ascii="CordiaUPC" w:hAnsi="CordiaUPC" w:cs="CordiaUPC" w:hint="cs"/>
                <w:sz w:val="26"/>
                <w:szCs w:val="26"/>
                <w:lang w:val="en-US"/>
              </w:rPr>
              <w:t>10% of the Bank’s paid-up share capital</w:t>
            </w:r>
          </w:p>
        </w:tc>
      </w:tr>
      <w:tr w:rsidR="0047083F" w:rsidRPr="00B06D7B" w14:paraId="071A8F71" w14:textId="77777777" w:rsidTr="00710C06">
        <w:tc>
          <w:tcPr>
            <w:tcW w:w="3150" w:type="dxa"/>
          </w:tcPr>
          <w:p w14:paraId="64649FFA" w14:textId="77777777" w:rsidR="0047083F" w:rsidRPr="00B06D7B" w:rsidRDefault="0047083F" w:rsidP="00710C06">
            <w:pPr>
              <w:tabs>
                <w:tab w:val="left" w:pos="993"/>
              </w:tabs>
              <w:spacing w:line="240" w:lineRule="exact"/>
              <w:ind w:left="162" w:hanging="135"/>
              <w:rPr>
                <w:rFonts w:ascii="CordiaUPC" w:hAnsi="CordiaUPC" w:cs="CordiaUPC"/>
                <w:sz w:val="26"/>
                <w:szCs w:val="26"/>
              </w:rPr>
            </w:pPr>
            <w:r w:rsidRPr="00E44283">
              <w:rPr>
                <w:rFonts w:ascii="CordiaUPC" w:hAnsi="CordiaUPC" w:cs="CordiaUPC" w:hint="cs"/>
                <w:sz w:val="26"/>
                <w:szCs w:val="26"/>
              </w:rPr>
              <w:t>Entities whose shares have been owned or have been controlled by the Ministry of Finance</w:t>
            </w:r>
          </w:p>
        </w:tc>
        <w:tc>
          <w:tcPr>
            <w:tcW w:w="1620" w:type="dxa"/>
          </w:tcPr>
          <w:p w14:paraId="035A2F29"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35CFFC9B" w14:textId="77777777" w:rsidR="0047083F" w:rsidRPr="00B06D7B" w:rsidRDefault="0047083F" w:rsidP="00710C06">
            <w:pPr>
              <w:pStyle w:val="block"/>
              <w:spacing w:after="0" w:line="240" w:lineRule="exact"/>
              <w:ind w:left="162" w:right="-27" w:hanging="162"/>
              <w:jc w:val="both"/>
              <w:rPr>
                <w:rFonts w:ascii="CordiaUPC" w:hAnsi="CordiaUPC" w:cs="CordiaUPC"/>
                <w:sz w:val="26"/>
                <w:szCs w:val="26"/>
                <w:lang w:val="en-US"/>
              </w:rPr>
            </w:pPr>
            <w:r w:rsidRPr="00E44283">
              <w:rPr>
                <w:rFonts w:ascii="CordiaUPC" w:hAnsi="CordiaUPC" w:cs="CordiaUPC" w:hint="cs"/>
                <w:sz w:val="26"/>
                <w:szCs w:val="26"/>
                <w:lang w:val="en-GB"/>
              </w:rPr>
              <w:t>R</w:t>
            </w:r>
            <w:r w:rsidRPr="00E44283">
              <w:rPr>
                <w:rFonts w:ascii="CordiaUPC" w:hAnsi="CordiaUPC" w:cs="CordiaUPC" w:hint="cs"/>
                <w:sz w:val="26"/>
                <w:szCs w:val="26"/>
                <w:lang w:val="en-US"/>
              </w:rPr>
              <w:t>elated through the major shareholder</w:t>
            </w:r>
            <w:r w:rsidRPr="00E44283">
              <w:rPr>
                <w:rFonts w:ascii="CordiaUPC" w:hAnsi="CordiaUPC" w:cs="CordiaUPC" w:hint="cs"/>
                <w:sz w:val="26"/>
                <w:szCs w:val="26"/>
                <w:lang w:val="en-GB"/>
              </w:rPr>
              <w:t xml:space="preserve"> of the Bank</w:t>
            </w:r>
            <w:r w:rsidRPr="00E44283">
              <w:rPr>
                <w:rFonts w:ascii="CordiaUPC" w:hAnsi="CordiaUPC" w:cs="CordiaUPC" w:hint="cs"/>
                <w:sz w:val="26"/>
                <w:szCs w:val="26"/>
                <w:lang w:val="en-US" w:bidi="th-TH"/>
              </w:rPr>
              <w:t>,</w:t>
            </w:r>
            <w:r w:rsidRPr="00E44283">
              <w:rPr>
                <w:rFonts w:ascii="CordiaUPC" w:hAnsi="CordiaUPC" w:cs="CordiaUPC" w:hint="cs"/>
                <w:sz w:val="26"/>
                <w:szCs w:val="26"/>
                <w:lang w:val="en-GB"/>
              </w:rPr>
              <w:t xml:space="preserve"> owning over </w:t>
            </w:r>
            <w:r w:rsidRPr="00E44283">
              <w:rPr>
                <w:rFonts w:ascii="CordiaUPC" w:hAnsi="CordiaUPC" w:cs="CordiaUPC" w:hint="cs"/>
                <w:sz w:val="26"/>
                <w:szCs w:val="26"/>
                <w:lang w:val="en-US"/>
              </w:rPr>
              <w:t>10% of the Bank’s paid-up share capital</w:t>
            </w:r>
            <w:r w:rsidRPr="00E44283">
              <w:rPr>
                <w:rFonts w:ascii="CordiaUPC" w:hAnsi="CordiaUPC" w:cs="CordiaUPC" w:hint="cs"/>
                <w:sz w:val="26"/>
                <w:szCs w:val="26"/>
                <w:lang w:val="en-GB"/>
              </w:rPr>
              <w:t xml:space="preserve"> </w:t>
            </w:r>
          </w:p>
        </w:tc>
      </w:tr>
      <w:tr w:rsidR="0047083F" w:rsidRPr="00B06D7B" w14:paraId="0524BC70" w14:textId="77777777" w:rsidTr="00710C06">
        <w:tc>
          <w:tcPr>
            <w:tcW w:w="3150" w:type="dxa"/>
          </w:tcPr>
          <w:p w14:paraId="20FDA052" w14:textId="77777777" w:rsidR="0047083F" w:rsidRPr="00B06D7B" w:rsidRDefault="0047083F" w:rsidP="00710C06">
            <w:pPr>
              <w:tabs>
                <w:tab w:val="left" w:pos="993"/>
              </w:tabs>
              <w:spacing w:line="240" w:lineRule="exact"/>
              <w:ind w:left="162" w:right="-108" w:hanging="153"/>
              <w:rPr>
                <w:rFonts w:ascii="CordiaUPC" w:hAnsi="CordiaUPC" w:cs="CordiaUPC"/>
                <w:sz w:val="26"/>
                <w:szCs w:val="26"/>
              </w:rPr>
            </w:pPr>
            <w:proofErr w:type="spellStart"/>
            <w:r w:rsidRPr="00E44283">
              <w:rPr>
                <w:rFonts w:ascii="CordiaUPC" w:hAnsi="CordiaUPC" w:cs="CordiaUPC" w:hint="cs"/>
                <w:sz w:val="26"/>
                <w:szCs w:val="26"/>
              </w:rPr>
              <w:t>Phahonyothin</w:t>
            </w:r>
            <w:proofErr w:type="spellEnd"/>
            <w:r w:rsidRPr="00E44283">
              <w:rPr>
                <w:rFonts w:ascii="CordiaUPC" w:hAnsi="CordiaUPC" w:cs="CordiaUPC" w:hint="cs"/>
                <w:sz w:val="26"/>
                <w:szCs w:val="26"/>
              </w:rPr>
              <w:t xml:space="preserve"> Asset Management</w:t>
            </w:r>
            <w:r>
              <w:rPr>
                <w:rFonts w:ascii="CordiaUPC" w:hAnsi="CordiaUPC" w:cs="CordiaUPC"/>
                <w:sz w:val="26"/>
                <w:szCs w:val="26"/>
              </w:rPr>
              <w:t xml:space="preserve">   </w:t>
            </w:r>
            <w:r w:rsidRPr="00E44283">
              <w:rPr>
                <w:rFonts w:ascii="CordiaUPC" w:hAnsi="CordiaUPC" w:cs="CordiaUPC" w:hint="cs"/>
                <w:sz w:val="26"/>
                <w:szCs w:val="26"/>
              </w:rPr>
              <w:t xml:space="preserve"> Co., Ltd.</w:t>
            </w:r>
          </w:p>
        </w:tc>
        <w:tc>
          <w:tcPr>
            <w:tcW w:w="1620" w:type="dxa"/>
          </w:tcPr>
          <w:p w14:paraId="3CFC1B18"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EA82F20" w14:textId="77777777" w:rsidR="0047083F" w:rsidRPr="00B06D7B" w:rsidRDefault="0047083F" w:rsidP="00710C06">
            <w:pPr>
              <w:pStyle w:val="block"/>
              <w:spacing w:after="0" w:line="240" w:lineRule="exact"/>
              <w:ind w:left="162" w:hanging="162"/>
              <w:rPr>
                <w:rFonts w:ascii="CordiaUPC" w:hAnsi="CordiaUPC" w:cs="CordiaUPC"/>
                <w:sz w:val="26"/>
                <w:szCs w:val="26"/>
                <w:lang w:val="en-GB"/>
              </w:rPr>
            </w:pPr>
            <w:r w:rsidRPr="00E44283">
              <w:rPr>
                <w:rFonts w:ascii="CordiaUPC" w:hAnsi="CordiaUPC" w:cs="CordiaUPC" w:hint="cs"/>
                <w:sz w:val="26"/>
                <w:szCs w:val="26"/>
                <w:lang w:val="en-GB"/>
              </w:rPr>
              <w:t>Subsidiary, 100% shareholding, more than 50% of directors are representatives of the Bank</w:t>
            </w:r>
          </w:p>
        </w:tc>
      </w:tr>
      <w:tr w:rsidR="0047083F" w:rsidRPr="00B06D7B" w14:paraId="096CCD26" w14:textId="77777777" w:rsidTr="00710C06">
        <w:tc>
          <w:tcPr>
            <w:tcW w:w="3150" w:type="dxa"/>
          </w:tcPr>
          <w:p w14:paraId="6D5DD80C" w14:textId="77777777" w:rsidR="0047083F" w:rsidRPr="00E44283" w:rsidRDefault="0047083F" w:rsidP="00710C06">
            <w:pPr>
              <w:tabs>
                <w:tab w:val="left" w:pos="993"/>
              </w:tabs>
              <w:spacing w:line="240" w:lineRule="exact"/>
              <w:ind w:left="162" w:right="-108" w:hanging="153"/>
              <w:rPr>
                <w:rFonts w:ascii="CordiaUPC" w:hAnsi="CordiaUPC" w:cs="CordiaUPC"/>
                <w:sz w:val="26"/>
                <w:szCs w:val="26"/>
              </w:rPr>
            </w:pPr>
            <w:proofErr w:type="spellStart"/>
            <w:r w:rsidRPr="00E44283">
              <w:rPr>
                <w:rFonts w:ascii="CordiaUPC" w:hAnsi="CordiaUPC" w:cs="CordiaUPC" w:hint="cs"/>
                <w:sz w:val="26"/>
                <w:szCs w:val="26"/>
                <w:lang w:val="en-US" w:bidi="th-TH"/>
              </w:rPr>
              <w:t>Thanachart</w:t>
            </w:r>
            <w:proofErr w:type="spellEnd"/>
            <w:r w:rsidRPr="00E44283">
              <w:rPr>
                <w:rFonts w:ascii="CordiaUPC" w:hAnsi="CordiaUPC" w:cs="CordiaUPC" w:hint="cs"/>
                <w:sz w:val="26"/>
                <w:szCs w:val="26"/>
                <w:lang w:val="en-US" w:bidi="th-TH"/>
              </w:rPr>
              <w:t xml:space="preserve"> Bank</w:t>
            </w:r>
            <w:r w:rsidRPr="00E44283">
              <w:rPr>
                <w:rFonts w:ascii="CordiaUPC" w:hAnsi="CordiaUPC" w:cs="CordiaUPC" w:hint="cs"/>
                <w:sz w:val="26"/>
                <w:szCs w:val="26"/>
              </w:rPr>
              <w:t xml:space="preserve"> PCL</w:t>
            </w:r>
          </w:p>
          <w:p w14:paraId="44362983" w14:textId="77777777" w:rsidR="0047083F" w:rsidRPr="00B06D7B" w:rsidRDefault="0047083F" w:rsidP="00710C06">
            <w:pPr>
              <w:tabs>
                <w:tab w:val="left" w:pos="993"/>
              </w:tabs>
              <w:spacing w:line="240" w:lineRule="exact"/>
              <w:ind w:right="-108"/>
              <w:rPr>
                <w:rFonts w:ascii="CordiaUPC" w:hAnsi="CordiaUPC" w:cs="CordiaUPC"/>
                <w:sz w:val="26"/>
                <w:szCs w:val="26"/>
              </w:rPr>
            </w:pPr>
          </w:p>
        </w:tc>
        <w:tc>
          <w:tcPr>
            <w:tcW w:w="1620" w:type="dxa"/>
          </w:tcPr>
          <w:p w14:paraId="6CE368D2"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6B391F25" w14:textId="77777777" w:rsidR="0047083F" w:rsidRPr="00B06D7B" w:rsidRDefault="0047083F" w:rsidP="00710C06">
            <w:pPr>
              <w:pStyle w:val="block"/>
              <w:spacing w:after="0" w:line="240" w:lineRule="exact"/>
              <w:ind w:left="162" w:hanging="162"/>
              <w:rPr>
                <w:rFonts w:ascii="CordiaUPC" w:hAnsi="CordiaUPC" w:cs="CordiaUPC"/>
                <w:sz w:val="26"/>
                <w:szCs w:val="26"/>
                <w:lang w:val="en-GB"/>
              </w:rPr>
            </w:pPr>
            <w:r w:rsidRPr="00B355A2">
              <w:rPr>
                <w:rFonts w:ascii="CordiaUPC" w:hAnsi="CordiaUPC" w:cs="CordiaUPC" w:hint="cs"/>
                <w:spacing w:val="-4"/>
                <w:sz w:val="26"/>
                <w:szCs w:val="26"/>
                <w:lang w:val="en-GB"/>
              </w:rPr>
              <w:t>Subsidiary, 99.98% shareholding, more than 50% of</w:t>
            </w:r>
            <w:r w:rsidRPr="00E44283">
              <w:rPr>
                <w:rFonts w:ascii="CordiaUPC" w:hAnsi="CordiaUPC" w:cs="CordiaUPC" w:hint="cs"/>
                <w:sz w:val="26"/>
                <w:szCs w:val="26"/>
                <w:lang w:val="en-GB"/>
              </w:rPr>
              <w:t xml:space="preserve"> directors are representatives of the Bank</w:t>
            </w:r>
          </w:p>
        </w:tc>
      </w:tr>
      <w:tr w:rsidR="0047083F" w:rsidRPr="00B06D7B" w14:paraId="3728E33B" w14:textId="77777777" w:rsidTr="00710C06">
        <w:tc>
          <w:tcPr>
            <w:tcW w:w="3150" w:type="dxa"/>
          </w:tcPr>
          <w:p w14:paraId="2E06E447" w14:textId="77777777" w:rsidR="0047083F" w:rsidRPr="00B06D7B" w:rsidRDefault="0047083F" w:rsidP="00710C06">
            <w:pPr>
              <w:tabs>
                <w:tab w:val="left" w:pos="993"/>
              </w:tabs>
              <w:spacing w:line="240" w:lineRule="exact"/>
              <w:ind w:left="162" w:right="-108" w:hanging="153"/>
              <w:rPr>
                <w:rFonts w:ascii="CordiaUPC" w:hAnsi="CordiaUPC" w:cs="CordiaUPC"/>
                <w:sz w:val="26"/>
                <w:szCs w:val="26"/>
                <w:lang w:val="en-US" w:bidi="th-TH"/>
              </w:rPr>
            </w:pPr>
            <w:proofErr w:type="spellStart"/>
            <w:r w:rsidRPr="00E44283">
              <w:rPr>
                <w:rFonts w:ascii="CordiaUPC" w:hAnsi="CordiaUPC" w:cs="CordiaUPC" w:hint="cs"/>
                <w:sz w:val="26"/>
                <w:szCs w:val="26"/>
              </w:rPr>
              <w:t>Thanachart</w:t>
            </w:r>
            <w:proofErr w:type="spellEnd"/>
            <w:r w:rsidRPr="00E44283">
              <w:rPr>
                <w:rFonts w:ascii="CordiaUPC" w:hAnsi="CordiaUPC" w:cs="CordiaUPC" w:hint="cs"/>
                <w:sz w:val="26"/>
                <w:szCs w:val="26"/>
              </w:rPr>
              <w:t xml:space="preserve"> Broker Co., Ltd.</w:t>
            </w:r>
          </w:p>
        </w:tc>
        <w:tc>
          <w:tcPr>
            <w:tcW w:w="1620" w:type="dxa"/>
          </w:tcPr>
          <w:p w14:paraId="5970377B"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410D52A9" w14:textId="77777777" w:rsidR="0047083F" w:rsidRPr="00B06D7B" w:rsidRDefault="0047083F" w:rsidP="00710C06">
            <w:pPr>
              <w:pStyle w:val="block"/>
              <w:spacing w:after="0" w:line="240" w:lineRule="exact"/>
              <w:ind w:left="162" w:hanging="162"/>
              <w:rPr>
                <w:rFonts w:ascii="CordiaUPC" w:hAnsi="CordiaUPC" w:cs="CordiaUPC"/>
                <w:sz w:val="26"/>
                <w:szCs w:val="26"/>
                <w:lang w:val="en-GB"/>
              </w:rPr>
            </w:pPr>
            <w:r w:rsidRPr="00E44283">
              <w:rPr>
                <w:rFonts w:ascii="CordiaUPC" w:hAnsi="CordiaUPC" w:cs="CordiaUPC" w:hint="cs"/>
                <w:sz w:val="26"/>
                <w:szCs w:val="26"/>
                <w:lang w:val="en-GB"/>
              </w:rPr>
              <w:t xml:space="preserve">Indirect subsidiary, 99.99% shareholding by </w:t>
            </w:r>
            <w:proofErr w:type="spellStart"/>
            <w:r w:rsidRPr="00E44283">
              <w:rPr>
                <w:rFonts w:ascii="CordiaUPC" w:hAnsi="CordiaUPC" w:cs="CordiaUPC" w:hint="cs"/>
                <w:sz w:val="26"/>
                <w:szCs w:val="26"/>
                <w:lang w:val="en-GB"/>
              </w:rPr>
              <w:t>Thanachart</w:t>
            </w:r>
            <w:proofErr w:type="spellEnd"/>
            <w:r w:rsidRPr="00E44283">
              <w:rPr>
                <w:rFonts w:ascii="CordiaUPC" w:hAnsi="CordiaUPC" w:cs="CordiaUPC" w:hint="cs"/>
                <w:sz w:val="26"/>
                <w:szCs w:val="26"/>
                <w:lang w:val="en-GB"/>
              </w:rPr>
              <w:t xml:space="preserve"> Bank PCL</w:t>
            </w:r>
          </w:p>
        </w:tc>
      </w:tr>
      <w:tr w:rsidR="0047083F" w:rsidRPr="00B06D7B" w14:paraId="5FFEAB29" w14:textId="77777777" w:rsidTr="00710C06">
        <w:tc>
          <w:tcPr>
            <w:tcW w:w="3150" w:type="dxa"/>
          </w:tcPr>
          <w:p w14:paraId="36A20D00" w14:textId="77777777" w:rsidR="0047083F" w:rsidRPr="00B06D7B" w:rsidRDefault="0047083F" w:rsidP="00710C06">
            <w:pPr>
              <w:tabs>
                <w:tab w:val="left" w:pos="993"/>
              </w:tabs>
              <w:spacing w:line="240" w:lineRule="exact"/>
              <w:ind w:left="162" w:right="-108" w:hanging="153"/>
              <w:rPr>
                <w:rFonts w:ascii="CordiaUPC" w:hAnsi="CordiaUPC" w:cs="CordiaUPC"/>
                <w:sz w:val="26"/>
                <w:szCs w:val="26"/>
              </w:rPr>
            </w:pPr>
            <w:proofErr w:type="spellStart"/>
            <w:r w:rsidRPr="00E44283">
              <w:rPr>
                <w:rFonts w:ascii="CordiaUPC" w:hAnsi="CordiaUPC" w:cs="CordiaUPC" w:hint="cs"/>
                <w:sz w:val="26"/>
                <w:szCs w:val="26"/>
              </w:rPr>
              <w:t>Thanachart</w:t>
            </w:r>
            <w:proofErr w:type="spellEnd"/>
            <w:r w:rsidRPr="00E44283">
              <w:rPr>
                <w:rFonts w:ascii="CordiaUPC" w:hAnsi="CordiaUPC" w:cs="CordiaUPC" w:hint="cs"/>
                <w:sz w:val="26"/>
                <w:szCs w:val="26"/>
              </w:rPr>
              <w:t xml:space="preserve"> Fund Management </w:t>
            </w:r>
            <w:r>
              <w:rPr>
                <w:rFonts w:ascii="CordiaUPC" w:hAnsi="CordiaUPC" w:cs="CordiaUPC"/>
                <w:sz w:val="26"/>
                <w:szCs w:val="26"/>
              </w:rPr>
              <w:t xml:space="preserve">       </w:t>
            </w:r>
            <w:r w:rsidRPr="00E44283">
              <w:rPr>
                <w:rFonts w:ascii="CordiaUPC" w:hAnsi="CordiaUPC" w:cs="CordiaUPC" w:hint="cs"/>
                <w:sz w:val="26"/>
                <w:szCs w:val="26"/>
              </w:rPr>
              <w:t>Co., Ltd.</w:t>
            </w:r>
          </w:p>
        </w:tc>
        <w:tc>
          <w:tcPr>
            <w:tcW w:w="1620" w:type="dxa"/>
          </w:tcPr>
          <w:p w14:paraId="01D9862E"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10FD49A3" w14:textId="77777777" w:rsidR="0047083F" w:rsidRPr="00B06D7B" w:rsidRDefault="0047083F" w:rsidP="00710C06">
            <w:pPr>
              <w:pStyle w:val="block"/>
              <w:spacing w:after="0" w:line="240" w:lineRule="exact"/>
              <w:ind w:left="162" w:hanging="162"/>
              <w:rPr>
                <w:rFonts w:ascii="CordiaUPC" w:hAnsi="CordiaUPC" w:cs="CordiaUPC"/>
                <w:sz w:val="26"/>
                <w:szCs w:val="26"/>
                <w:lang w:val="en-GB"/>
              </w:rPr>
            </w:pPr>
            <w:r w:rsidRPr="00E44283">
              <w:rPr>
                <w:rFonts w:ascii="CordiaUPC" w:hAnsi="CordiaUPC" w:cs="CordiaUPC" w:hint="cs"/>
                <w:sz w:val="26"/>
                <w:szCs w:val="26"/>
                <w:lang w:val="en-GB"/>
              </w:rPr>
              <w:t>Associated, 49.9% shareholding by the Group, less than 50% of directors are representatives of the Group</w:t>
            </w:r>
          </w:p>
        </w:tc>
      </w:tr>
      <w:tr w:rsidR="0047083F" w:rsidRPr="00B06D7B" w14:paraId="72E56363" w14:textId="77777777" w:rsidTr="00710C06">
        <w:tc>
          <w:tcPr>
            <w:tcW w:w="3150" w:type="dxa"/>
          </w:tcPr>
          <w:p w14:paraId="47F93689" w14:textId="77777777" w:rsidR="0047083F" w:rsidRPr="00B06D7B" w:rsidRDefault="0047083F" w:rsidP="00710C06">
            <w:pPr>
              <w:tabs>
                <w:tab w:val="left" w:pos="709"/>
                <w:tab w:val="left" w:pos="1440"/>
              </w:tabs>
              <w:spacing w:line="240" w:lineRule="exact"/>
              <w:ind w:left="162" w:right="-126" w:hanging="153"/>
              <w:rPr>
                <w:rFonts w:ascii="CordiaUPC" w:hAnsi="CordiaUPC" w:cs="CordiaUPC"/>
                <w:sz w:val="26"/>
                <w:szCs w:val="26"/>
              </w:rPr>
            </w:pPr>
            <w:r w:rsidRPr="00E44283">
              <w:rPr>
                <w:rFonts w:ascii="CordiaUPC" w:hAnsi="CordiaUPC" w:cs="CordiaUPC" w:hint="cs"/>
                <w:sz w:val="26"/>
                <w:szCs w:val="26"/>
              </w:rPr>
              <w:t>TMB Asset Management Co., Ltd.</w:t>
            </w:r>
          </w:p>
        </w:tc>
        <w:tc>
          <w:tcPr>
            <w:tcW w:w="1620" w:type="dxa"/>
          </w:tcPr>
          <w:p w14:paraId="3EADFC2A" w14:textId="77777777" w:rsidR="0047083F" w:rsidRPr="00B06D7B" w:rsidRDefault="0047083F" w:rsidP="00710C06">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33AF9B4B" w14:textId="77777777" w:rsidR="0047083F" w:rsidRPr="00B06D7B" w:rsidRDefault="0047083F" w:rsidP="00710C06">
            <w:pPr>
              <w:pStyle w:val="block"/>
              <w:spacing w:after="0" w:line="240" w:lineRule="exact"/>
              <w:ind w:left="162" w:right="-9" w:hanging="180"/>
              <w:jc w:val="both"/>
              <w:rPr>
                <w:rFonts w:ascii="CordiaUPC" w:hAnsi="CordiaUPC" w:cs="CordiaUPC"/>
                <w:sz w:val="26"/>
                <w:szCs w:val="26"/>
                <w:cs/>
                <w:lang w:val="en-GB"/>
              </w:rPr>
            </w:pPr>
            <w:r w:rsidRPr="00E44283">
              <w:rPr>
                <w:rFonts w:ascii="CordiaUPC" w:hAnsi="CordiaUPC" w:cs="CordiaUPC" w:hint="cs"/>
                <w:sz w:val="26"/>
                <w:szCs w:val="26"/>
                <w:lang w:val="en-GB"/>
              </w:rPr>
              <w:t>Associated, 35% shareholding, less than 50% of directors are representatives of the Bank</w:t>
            </w:r>
          </w:p>
        </w:tc>
      </w:tr>
    </w:tbl>
    <w:p w14:paraId="750A0A3D" w14:textId="77777777" w:rsidR="008F53BB" w:rsidRPr="00E44283" w:rsidRDefault="008F53BB" w:rsidP="00E44283">
      <w:pPr>
        <w:spacing w:line="240" w:lineRule="exact"/>
        <w:rPr>
          <w:rFonts w:ascii="CordiaUPC" w:hAnsi="CordiaUPC" w:cs="CordiaUPC"/>
          <w:sz w:val="26"/>
          <w:szCs w:val="26"/>
        </w:rPr>
      </w:pPr>
    </w:p>
    <w:p w14:paraId="1D37C0AC" w14:textId="77777777" w:rsidR="002B7133" w:rsidRPr="00E44283" w:rsidRDefault="002B7133" w:rsidP="00E44283">
      <w:pPr>
        <w:pStyle w:val="block"/>
        <w:spacing w:after="0" w:line="240" w:lineRule="exact"/>
        <w:ind w:left="0" w:firstLine="547"/>
        <w:jc w:val="both"/>
        <w:rPr>
          <w:rFonts w:ascii="CordiaUPC" w:hAnsi="CordiaUPC" w:cs="CordiaUPC"/>
          <w:sz w:val="26"/>
          <w:szCs w:val="26"/>
        </w:rPr>
      </w:pPr>
      <w:r w:rsidRPr="00E44283">
        <w:rPr>
          <w:rFonts w:ascii="CordiaUPC" w:hAnsi="CordiaUPC" w:cs="CordiaUPC" w:hint="cs"/>
          <w:sz w:val="26"/>
          <w:szCs w:val="26"/>
        </w:rPr>
        <w:t xml:space="preserve">The pricing policies for </w:t>
      </w:r>
      <w:proofErr w:type="gramStart"/>
      <w:r w:rsidRPr="00E44283">
        <w:rPr>
          <w:rFonts w:ascii="CordiaUPC" w:hAnsi="CordiaUPC" w:cs="CordiaUPC" w:hint="cs"/>
          <w:sz w:val="26"/>
          <w:szCs w:val="26"/>
        </w:rPr>
        <w:t>particular types</w:t>
      </w:r>
      <w:proofErr w:type="gramEnd"/>
      <w:r w:rsidRPr="00E44283">
        <w:rPr>
          <w:rFonts w:ascii="CordiaUPC" w:hAnsi="CordiaUPC" w:cs="CordiaUPC" w:hint="cs"/>
          <w:sz w:val="26"/>
          <w:szCs w:val="26"/>
        </w:rPr>
        <w:t xml:space="preserve"> of transactions </w:t>
      </w:r>
      <w:r w:rsidR="000C5A25" w:rsidRPr="00E44283">
        <w:rPr>
          <w:rFonts w:ascii="CordiaUPC" w:hAnsi="CordiaUPC" w:cs="CordiaUPC" w:hint="cs"/>
          <w:sz w:val="26"/>
          <w:szCs w:val="26"/>
        </w:rPr>
        <w:t>a</w:t>
      </w:r>
      <w:r w:rsidRPr="00E44283">
        <w:rPr>
          <w:rFonts w:ascii="CordiaUPC" w:hAnsi="CordiaUPC" w:cs="CordiaUPC" w:hint="cs"/>
          <w:sz w:val="26"/>
          <w:szCs w:val="26"/>
        </w:rPr>
        <w:t>re explained further below:</w:t>
      </w:r>
    </w:p>
    <w:p w14:paraId="7EE7395B" w14:textId="77777777" w:rsidR="00634C97" w:rsidRPr="00E44283" w:rsidRDefault="00634C97" w:rsidP="00E44283">
      <w:pPr>
        <w:pStyle w:val="block"/>
        <w:spacing w:after="0" w:line="240" w:lineRule="exact"/>
        <w:jc w:val="both"/>
        <w:rPr>
          <w:rFonts w:ascii="CordiaUPC" w:hAnsi="CordiaUPC" w:cs="CordiaUPC"/>
          <w:sz w:val="26"/>
          <w:szCs w:val="26"/>
          <w:cs/>
          <w:lang w:bidi="th-TH"/>
        </w:rPr>
      </w:pPr>
    </w:p>
    <w:tbl>
      <w:tblPr>
        <w:tblW w:w="9189" w:type="dxa"/>
        <w:tblInd w:w="423" w:type="dxa"/>
        <w:tblLayout w:type="fixed"/>
        <w:tblLook w:val="0000" w:firstRow="0" w:lastRow="0" w:firstColumn="0" w:lastColumn="0" w:noHBand="0" w:noVBand="0"/>
      </w:tblPr>
      <w:tblGrid>
        <w:gridCol w:w="4230"/>
        <w:gridCol w:w="4950"/>
        <w:gridCol w:w="9"/>
      </w:tblGrid>
      <w:tr w:rsidR="001D7F72" w:rsidRPr="00E44283" w14:paraId="295ECB87" w14:textId="77777777" w:rsidTr="00317930">
        <w:trPr>
          <w:gridAfter w:val="1"/>
          <w:wAfter w:w="9" w:type="dxa"/>
          <w:trHeight w:val="272"/>
          <w:tblHeader/>
        </w:trPr>
        <w:tc>
          <w:tcPr>
            <w:tcW w:w="4230" w:type="dxa"/>
          </w:tcPr>
          <w:p w14:paraId="07906514" w14:textId="77777777" w:rsidR="001D7F72" w:rsidRPr="00E44283" w:rsidRDefault="001D7F72" w:rsidP="00E44283">
            <w:pPr>
              <w:spacing w:line="240" w:lineRule="exact"/>
              <w:ind w:right="-108"/>
              <w:jc w:val="both"/>
              <w:rPr>
                <w:rFonts w:ascii="CordiaUPC" w:hAnsi="CordiaUPC" w:cs="CordiaUPC"/>
                <w:b/>
                <w:bCs/>
                <w:sz w:val="26"/>
                <w:szCs w:val="26"/>
              </w:rPr>
            </w:pPr>
            <w:r w:rsidRPr="00E44283">
              <w:rPr>
                <w:rFonts w:ascii="CordiaUPC" w:hAnsi="CordiaUPC" w:cs="CordiaUPC" w:hint="cs"/>
                <w:b/>
                <w:bCs/>
                <w:sz w:val="26"/>
                <w:szCs w:val="26"/>
              </w:rPr>
              <w:t>Transactions</w:t>
            </w:r>
          </w:p>
        </w:tc>
        <w:tc>
          <w:tcPr>
            <w:tcW w:w="4950" w:type="dxa"/>
          </w:tcPr>
          <w:p w14:paraId="49825E0C" w14:textId="77777777" w:rsidR="001D7F72" w:rsidRPr="00E44283" w:rsidRDefault="001D7F72" w:rsidP="00E44283">
            <w:pPr>
              <w:spacing w:line="240" w:lineRule="exact"/>
              <w:ind w:right="-18"/>
              <w:rPr>
                <w:rFonts w:ascii="CordiaUPC" w:hAnsi="CordiaUPC" w:cs="CordiaUPC"/>
                <w:b/>
                <w:bCs/>
                <w:sz w:val="26"/>
                <w:szCs w:val="26"/>
              </w:rPr>
            </w:pPr>
            <w:r w:rsidRPr="00E44283">
              <w:rPr>
                <w:rFonts w:ascii="CordiaUPC" w:hAnsi="CordiaUPC" w:cs="CordiaUPC" w:hint="cs"/>
                <w:b/>
                <w:bCs/>
                <w:sz w:val="26"/>
                <w:szCs w:val="26"/>
              </w:rPr>
              <w:t>Pricing policies</w:t>
            </w:r>
          </w:p>
        </w:tc>
      </w:tr>
      <w:tr w:rsidR="001D7F72" w:rsidRPr="00E44283" w14:paraId="48E93EC5" w14:textId="77777777" w:rsidTr="00317930">
        <w:trPr>
          <w:gridAfter w:val="1"/>
          <w:wAfter w:w="9" w:type="dxa"/>
          <w:trHeight w:val="20"/>
        </w:trPr>
        <w:tc>
          <w:tcPr>
            <w:tcW w:w="4230" w:type="dxa"/>
          </w:tcPr>
          <w:p w14:paraId="34B2B35D"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t xml:space="preserve">Interest rates of loans </w:t>
            </w:r>
          </w:p>
        </w:tc>
        <w:tc>
          <w:tcPr>
            <w:tcW w:w="4950" w:type="dxa"/>
          </w:tcPr>
          <w:p w14:paraId="4697CEE7" w14:textId="77777777" w:rsidR="001D7F72" w:rsidRPr="00E44283" w:rsidRDefault="001D7F72" w:rsidP="00E44283">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Based on market rate and the collateral consideration process</w:t>
            </w:r>
            <w:r w:rsidR="00F84E52" w:rsidRPr="00E44283">
              <w:rPr>
                <w:rFonts w:ascii="CordiaUPC" w:hAnsi="CordiaUPC" w:cs="CordiaUPC" w:hint="cs"/>
                <w:sz w:val="26"/>
                <w:szCs w:val="26"/>
              </w:rPr>
              <w:t>,</w:t>
            </w:r>
            <w:r w:rsidRPr="00E44283">
              <w:rPr>
                <w:rFonts w:ascii="CordiaUPC" w:hAnsi="CordiaUPC" w:cs="CordiaUPC" w:hint="cs"/>
                <w:sz w:val="26"/>
                <w:szCs w:val="26"/>
              </w:rPr>
              <w:t xml:space="preserve"> the same as the Bank’s normal course of business</w:t>
            </w:r>
            <w:r w:rsidR="00F84E52" w:rsidRPr="00E44283">
              <w:rPr>
                <w:rFonts w:ascii="CordiaUPC" w:hAnsi="CordiaUPC" w:cs="CordiaUPC" w:hint="cs"/>
                <w:sz w:val="26"/>
                <w:szCs w:val="26"/>
              </w:rPr>
              <w:t>,</w:t>
            </w:r>
            <w:r w:rsidRPr="00E44283">
              <w:rPr>
                <w:rFonts w:ascii="CordiaUPC" w:hAnsi="CordiaUPC" w:cs="CordiaUPC" w:hint="cs"/>
                <w:sz w:val="26"/>
                <w:szCs w:val="26"/>
              </w:rPr>
              <w:t xml:space="preserve"> except for the interest rate</w:t>
            </w:r>
            <w:r w:rsidR="00F84E52" w:rsidRPr="00E44283">
              <w:rPr>
                <w:rFonts w:ascii="CordiaUPC" w:hAnsi="CordiaUPC" w:cs="CordiaUPC" w:hint="cs"/>
                <w:sz w:val="26"/>
                <w:szCs w:val="26"/>
              </w:rPr>
              <w:t>s</w:t>
            </w:r>
            <w:r w:rsidRPr="00E44283">
              <w:rPr>
                <w:rFonts w:ascii="CordiaUPC" w:hAnsi="CordiaUPC" w:cs="CordiaUPC" w:hint="cs"/>
                <w:sz w:val="26"/>
                <w:szCs w:val="26"/>
              </w:rPr>
              <w:t xml:space="preserve"> of staff welfare loans which are in accordance with the Bank’s regulation.</w:t>
            </w:r>
          </w:p>
        </w:tc>
      </w:tr>
      <w:tr w:rsidR="001D7F72" w:rsidRPr="00E44283" w14:paraId="22C2A7D7" w14:textId="77777777" w:rsidTr="00317930">
        <w:trPr>
          <w:gridAfter w:val="1"/>
          <w:wAfter w:w="9" w:type="dxa"/>
          <w:trHeight w:val="20"/>
        </w:trPr>
        <w:tc>
          <w:tcPr>
            <w:tcW w:w="4230" w:type="dxa"/>
          </w:tcPr>
          <w:p w14:paraId="3719F704"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t>Fee and service income</w:t>
            </w:r>
          </w:p>
        </w:tc>
        <w:tc>
          <w:tcPr>
            <w:tcW w:w="4950" w:type="dxa"/>
          </w:tcPr>
          <w:p w14:paraId="7A261A0F" w14:textId="13FD1441" w:rsidR="001D7F72" w:rsidRPr="00E44283" w:rsidRDefault="00F84E52" w:rsidP="00E44283">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R</w:t>
            </w:r>
            <w:r w:rsidR="001D7F72" w:rsidRPr="00E44283">
              <w:rPr>
                <w:rFonts w:ascii="CordiaUPC" w:hAnsi="CordiaUPC" w:cs="CordiaUPC" w:hint="cs"/>
                <w:sz w:val="26"/>
                <w:szCs w:val="26"/>
              </w:rPr>
              <w:t>egistrar and related services</w:t>
            </w:r>
            <w:r w:rsidR="00127671" w:rsidRPr="00E44283">
              <w:rPr>
                <w:rFonts w:ascii="CordiaUPC" w:hAnsi="CordiaUPC" w:cs="CordiaUPC" w:hint="cs"/>
                <w:sz w:val="26"/>
                <w:szCs w:val="26"/>
              </w:rPr>
              <w:t xml:space="preserve">, money transfer </w:t>
            </w:r>
            <w:r w:rsidR="00127671" w:rsidRPr="00E44283">
              <w:rPr>
                <w:rFonts w:ascii="CordiaUPC" w:hAnsi="CordiaUPC" w:cs="CordiaUPC" w:hint="cs"/>
                <w:spacing w:val="-6"/>
                <w:sz w:val="26"/>
                <w:szCs w:val="26"/>
              </w:rPr>
              <w:t>services</w:t>
            </w:r>
            <w:r w:rsidR="001D7F72" w:rsidRPr="00E44283">
              <w:rPr>
                <w:rFonts w:ascii="CordiaUPC" w:hAnsi="CordiaUPC" w:cs="CordiaUPC" w:hint="cs"/>
                <w:spacing w:val="-6"/>
                <w:sz w:val="26"/>
                <w:szCs w:val="26"/>
              </w:rPr>
              <w:t xml:space="preserve"> for unit holders, agent</w:t>
            </w:r>
            <w:r w:rsidRPr="00E44283">
              <w:rPr>
                <w:rFonts w:ascii="CordiaUPC" w:hAnsi="CordiaUPC" w:cs="CordiaUPC" w:hint="cs"/>
                <w:spacing w:val="-6"/>
                <w:sz w:val="26"/>
                <w:szCs w:val="26"/>
              </w:rPr>
              <w:t>s</w:t>
            </w:r>
            <w:r w:rsidR="001D7F72" w:rsidRPr="00E44283">
              <w:rPr>
                <w:rFonts w:ascii="CordiaUPC" w:hAnsi="CordiaUPC" w:cs="CordiaUPC" w:hint="cs"/>
                <w:spacing w:val="-6"/>
                <w:sz w:val="26"/>
                <w:szCs w:val="26"/>
              </w:rPr>
              <w:t xml:space="preserve"> and support services for funds managed by its </w:t>
            </w:r>
            <w:r w:rsidR="00560EB4" w:rsidRPr="00E44283">
              <w:rPr>
                <w:rFonts w:ascii="CordiaUPC" w:hAnsi="CordiaUPC" w:cs="CordiaUPC" w:hint="cs"/>
                <w:sz w:val="26"/>
                <w:szCs w:val="26"/>
              </w:rPr>
              <w:t>associate</w:t>
            </w:r>
            <w:r w:rsidR="003E7959" w:rsidRPr="00E44283">
              <w:rPr>
                <w:rFonts w:ascii="CordiaUPC" w:hAnsi="CordiaUPC" w:cs="CordiaUPC" w:hint="cs"/>
                <w:sz w:val="26"/>
                <w:szCs w:val="26"/>
              </w:rPr>
              <w:t xml:space="preserve"> are</w:t>
            </w:r>
            <w:r w:rsidR="001D7F72" w:rsidRPr="00E44283">
              <w:rPr>
                <w:rFonts w:ascii="CordiaUPC" w:hAnsi="CordiaUPC" w:cs="CordiaUPC" w:hint="cs"/>
                <w:sz w:val="26"/>
                <w:szCs w:val="26"/>
              </w:rPr>
              <w:t xml:space="preserve"> charged </w:t>
            </w:r>
            <w:r w:rsidRPr="00E44283">
              <w:rPr>
                <w:rFonts w:ascii="CordiaUPC" w:hAnsi="CordiaUPC" w:cs="CordiaUPC" w:hint="cs"/>
                <w:sz w:val="26"/>
                <w:szCs w:val="26"/>
              </w:rPr>
              <w:t xml:space="preserve">by the Bank </w:t>
            </w:r>
            <w:r w:rsidR="001D7F72" w:rsidRPr="00E44283">
              <w:rPr>
                <w:rFonts w:ascii="CordiaUPC" w:hAnsi="CordiaUPC" w:cs="CordiaUPC" w:hint="cs"/>
                <w:sz w:val="26"/>
                <w:szCs w:val="26"/>
              </w:rPr>
              <w:t>at the rate based on conditions specified in contracts negotiated in the normal course o</w:t>
            </w:r>
            <w:r w:rsidR="00047E39" w:rsidRPr="00E44283">
              <w:rPr>
                <w:rFonts w:ascii="CordiaUPC" w:hAnsi="CordiaUPC" w:cs="CordiaUPC" w:hint="cs"/>
                <w:sz w:val="26"/>
                <w:szCs w:val="26"/>
              </w:rPr>
              <w:t>f business, taking into account</w:t>
            </w:r>
            <w:r w:rsidR="001D7F72" w:rsidRPr="00E44283">
              <w:rPr>
                <w:rFonts w:ascii="CordiaUPC" w:hAnsi="CordiaUPC" w:cs="CordiaUPC" w:hint="cs"/>
                <w:sz w:val="26"/>
                <w:szCs w:val="26"/>
              </w:rPr>
              <w:t xml:space="preserve"> the size of funds and the purchase and sale volumes of investment units</w:t>
            </w:r>
            <w:r w:rsidR="00A570A1" w:rsidRPr="00E44283">
              <w:rPr>
                <w:rFonts w:ascii="CordiaUPC" w:hAnsi="CordiaUPC" w:cs="CordiaUPC" w:hint="cs"/>
                <w:sz w:val="26"/>
                <w:szCs w:val="26"/>
              </w:rPr>
              <w:t>.</w:t>
            </w:r>
          </w:p>
        </w:tc>
      </w:tr>
      <w:tr w:rsidR="001D7F72" w:rsidRPr="00E44283" w14:paraId="2F5D214D" w14:textId="77777777" w:rsidTr="00317930">
        <w:trPr>
          <w:gridAfter w:val="1"/>
          <w:wAfter w:w="9" w:type="dxa"/>
          <w:trHeight w:val="20"/>
        </w:trPr>
        <w:tc>
          <w:tcPr>
            <w:tcW w:w="4230" w:type="dxa"/>
          </w:tcPr>
          <w:p w14:paraId="20AD9649" w14:textId="77777777" w:rsidR="001D7F72" w:rsidRPr="00E44283" w:rsidRDefault="001D7F72" w:rsidP="00E44283">
            <w:pPr>
              <w:spacing w:line="240" w:lineRule="exact"/>
              <w:ind w:right="-108"/>
              <w:jc w:val="both"/>
              <w:rPr>
                <w:rFonts w:ascii="CordiaUPC" w:hAnsi="CordiaUPC" w:cs="CordiaUPC"/>
                <w:sz w:val="26"/>
                <w:szCs w:val="26"/>
              </w:rPr>
            </w:pPr>
            <w:r w:rsidRPr="00E44283">
              <w:rPr>
                <w:rFonts w:ascii="CordiaUPC" w:hAnsi="CordiaUPC" w:cs="CordiaUPC" w:hint="cs"/>
                <w:sz w:val="26"/>
                <w:szCs w:val="26"/>
              </w:rPr>
              <w:t>Interest rate on deposits and borrowings</w:t>
            </w:r>
          </w:p>
        </w:tc>
        <w:tc>
          <w:tcPr>
            <w:tcW w:w="4950" w:type="dxa"/>
          </w:tcPr>
          <w:p w14:paraId="3E6B2452" w14:textId="77777777" w:rsidR="001D7F72" w:rsidRPr="00E44283" w:rsidRDefault="001D7F72" w:rsidP="00E44283">
            <w:pPr>
              <w:spacing w:line="240" w:lineRule="exact"/>
              <w:ind w:right="-18"/>
              <w:jc w:val="thaiDistribute"/>
              <w:rPr>
                <w:rFonts w:ascii="CordiaUPC" w:hAnsi="CordiaUPC" w:cs="CordiaUPC"/>
                <w:sz w:val="26"/>
                <w:szCs w:val="26"/>
              </w:rPr>
            </w:pPr>
            <w:r w:rsidRPr="00E44283">
              <w:rPr>
                <w:rFonts w:ascii="CordiaUPC" w:hAnsi="CordiaUPC" w:cs="CordiaUPC" w:hint="cs"/>
                <w:sz w:val="26"/>
                <w:szCs w:val="26"/>
              </w:rPr>
              <w:t>Based on market rate</w:t>
            </w:r>
          </w:p>
        </w:tc>
      </w:tr>
      <w:tr w:rsidR="001D7F72" w:rsidRPr="00E44283" w14:paraId="2552BD52" w14:textId="77777777" w:rsidTr="00317930">
        <w:trPr>
          <w:gridAfter w:val="1"/>
          <w:wAfter w:w="9" w:type="dxa"/>
          <w:trHeight w:val="20"/>
        </w:trPr>
        <w:tc>
          <w:tcPr>
            <w:tcW w:w="4230" w:type="dxa"/>
          </w:tcPr>
          <w:p w14:paraId="22D353B4" w14:textId="77777777" w:rsidR="001D7F72" w:rsidRPr="00E44283" w:rsidRDefault="001D7F72" w:rsidP="00E44283">
            <w:pPr>
              <w:spacing w:line="240" w:lineRule="exact"/>
              <w:ind w:right="-108"/>
              <w:rPr>
                <w:rFonts w:ascii="CordiaUPC" w:hAnsi="CordiaUPC" w:cs="CordiaUPC"/>
                <w:sz w:val="26"/>
                <w:szCs w:val="26"/>
              </w:rPr>
            </w:pPr>
            <w:r w:rsidRPr="00E44283">
              <w:rPr>
                <w:rFonts w:ascii="CordiaUPC" w:hAnsi="CordiaUPC" w:cs="CordiaUPC" w:hint="cs"/>
                <w:sz w:val="26"/>
                <w:szCs w:val="26"/>
              </w:rPr>
              <w:t>Fee and services income for other types of</w:t>
            </w:r>
            <w:r w:rsidR="008E4811" w:rsidRPr="00E44283">
              <w:rPr>
                <w:rFonts w:ascii="CordiaUPC" w:hAnsi="CordiaUPC" w:cs="CordiaUPC" w:hint="cs"/>
                <w:sz w:val="26"/>
                <w:szCs w:val="26"/>
              </w:rPr>
              <w:br/>
              <w:t xml:space="preserve">  </w:t>
            </w:r>
            <w:r w:rsidRPr="00E44283">
              <w:rPr>
                <w:rFonts w:ascii="CordiaUPC" w:hAnsi="CordiaUPC" w:cs="CordiaUPC" w:hint="cs"/>
                <w:sz w:val="26"/>
                <w:szCs w:val="26"/>
              </w:rPr>
              <w:t xml:space="preserve"> services</w:t>
            </w:r>
          </w:p>
        </w:tc>
        <w:tc>
          <w:tcPr>
            <w:tcW w:w="4950" w:type="dxa"/>
          </w:tcPr>
          <w:p w14:paraId="203ED3DE" w14:textId="77777777" w:rsidR="001D7F72" w:rsidRPr="00E44283" w:rsidRDefault="001D7F72"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price</w:t>
            </w:r>
          </w:p>
        </w:tc>
      </w:tr>
      <w:tr w:rsidR="008F67BB" w:rsidRPr="00E44283" w14:paraId="759D98F0" w14:textId="77777777" w:rsidTr="00317930">
        <w:trPr>
          <w:gridAfter w:val="1"/>
          <w:wAfter w:w="9" w:type="dxa"/>
          <w:trHeight w:val="20"/>
        </w:trPr>
        <w:tc>
          <w:tcPr>
            <w:tcW w:w="4230" w:type="dxa"/>
          </w:tcPr>
          <w:p w14:paraId="7235CC2D" w14:textId="77777777" w:rsidR="008F67BB" w:rsidRPr="00E44283" w:rsidRDefault="008F67BB" w:rsidP="00E44283">
            <w:pPr>
              <w:spacing w:line="240" w:lineRule="exact"/>
              <w:ind w:right="-108"/>
              <w:rPr>
                <w:rFonts w:ascii="CordiaUPC" w:hAnsi="CordiaUPC" w:cs="CordiaUPC"/>
                <w:sz w:val="26"/>
                <w:szCs w:val="26"/>
              </w:rPr>
            </w:pPr>
            <w:r w:rsidRPr="00E44283">
              <w:rPr>
                <w:rFonts w:ascii="CordiaUPC" w:hAnsi="CordiaUPC" w:cs="CordiaUPC" w:hint="cs"/>
                <w:sz w:val="26"/>
                <w:szCs w:val="26"/>
              </w:rPr>
              <w:t>Branch office rental and related service</w:t>
            </w:r>
          </w:p>
        </w:tc>
        <w:tc>
          <w:tcPr>
            <w:tcW w:w="4950" w:type="dxa"/>
          </w:tcPr>
          <w:p w14:paraId="14E6CEF0"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rate</w:t>
            </w:r>
          </w:p>
        </w:tc>
      </w:tr>
      <w:tr w:rsidR="008F67BB" w:rsidRPr="00E44283" w14:paraId="5F7ED05B" w14:textId="77777777" w:rsidTr="00317930">
        <w:trPr>
          <w:trHeight w:val="20"/>
        </w:trPr>
        <w:tc>
          <w:tcPr>
            <w:tcW w:w="4230" w:type="dxa"/>
          </w:tcPr>
          <w:p w14:paraId="3A012187"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Sale of non-performing assets to a subsidiary</w:t>
            </w:r>
          </w:p>
        </w:tc>
        <w:tc>
          <w:tcPr>
            <w:tcW w:w="4959" w:type="dxa"/>
            <w:gridSpan w:val="2"/>
          </w:tcPr>
          <w:p w14:paraId="58701913" w14:textId="77777777" w:rsidR="008F67BB" w:rsidRPr="00E44283" w:rsidRDefault="008F67BB" w:rsidP="00E44283">
            <w:pPr>
              <w:spacing w:line="240" w:lineRule="exact"/>
              <w:ind w:right="-18"/>
              <w:rPr>
                <w:rFonts w:ascii="CordiaUPC" w:hAnsi="CordiaUPC" w:cs="CordiaUPC"/>
                <w:sz w:val="26"/>
                <w:szCs w:val="26"/>
              </w:rPr>
            </w:pPr>
            <w:r w:rsidRPr="00E44283">
              <w:rPr>
                <w:rFonts w:ascii="CordiaUPC" w:hAnsi="CordiaUPC" w:cs="CordiaUPC" w:hint="cs"/>
                <w:sz w:val="26"/>
                <w:szCs w:val="26"/>
              </w:rPr>
              <w:t>Based on market price</w:t>
            </w:r>
          </w:p>
        </w:tc>
      </w:tr>
      <w:tr w:rsidR="00313DF1" w:rsidRPr="00E44283" w14:paraId="449599A1" w14:textId="77777777" w:rsidTr="00317930">
        <w:trPr>
          <w:trHeight w:val="20"/>
        </w:trPr>
        <w:tc>
          <w:tcPr>
            <w:tcW w:w="4230" w:type="dxa"/>
          </w:tcPr>
          <w:p w14:paraId="1F0C26D3" w14:textId="4AEBBB7F" w:rsidR="00313DF1" w:rsidRPr="00E44283" w:rsidRDefault="00976ABC" w:rsidP="00E44283">
            <w:pPr>
              <w:spacing w:line="240" w:lineRule="exact"/>
              <w:ind w:right="-18"/>
              <w:rPr>
                <w:rFonts w:ascii="CordiaUPC" w:hAnsi="CordiaUPC" w:cs="CordiaUPC"/>
                <w:sz w:val="26"/>
                <w:szCs w:val="26"/>
              </w:rPr>
            </w:pPr>
            <w:r w:rsidRPr="00E44283">
              <w:rPr>
                <w:rFonts w:ascii="CordiaUPC" w:hAnsi="CordiaUPC" w:cs="CordiaUPC" w:hint="cs"/>
                <w:sz w:val="26"/>
                <w:szCs w:val="26"/>
              </w:rPr>
              <w:t xml:space="preserve">Dividend income </w:t>
            </w:r>
          </w:p>
        </w:tc>
        <w:tc>
          <w:tcPr>
            <w:tcW w:w="4959" w:type="dxa"/>
            <w:gridSpan w:val="2"/>
          </w:tcPr>
          <w:p w14:paraId="303A387B" w14:textId="2A650D92" w:rsidR="00313DF1" w:rsidRPr="00E44283" w:rsidRDefault="00976ABC" w:rsidP="00E44283">
            <w:pPr>
              <w:spacing w:line="240" w:lineRule="exact"/>
              <w:ind w:right="-18"/>
              <w:rPr>
                <w:rFonts w:ascii="CordiaUPC" w:hAnsi="CordiaUPC" w:cs="CordiaUPC"/>
                <w:sz w:val="26"/>
                <w:szCs w:val="26"/>
              </w:rPr>
            </w:pPr>
            <w:r w:rsidRPr="00E44283">
              <w:rPr>
                <w:rFonts w:ascii="CordiaUPC" w:hAnsi="CordiaUPC" w:cs="CordiaUPC" w:hint="cs"/>
                <w:sz w:val="26"/>
                <w:szCs w:val="26"/>
              </w:rPr>
              <w:t>At declared</w:t>
            </w:r>
          </w:p>
        </w:tc>
      </w:tr>
    </w:tbl>
    <w:p w14:paraId="1326E784" w14:textId="77777777" w:rsidR="00D108DE" w:rsidRDefault="00D108DE">
      <w:pPr>
        <w:spacing w:line="240" w:lineRule="auto"/>
        <w:rPr>
          <w:rFonts w:eastAsia="AngsanaNew" w:cs="Times New Roman"/>
          <w:b/>
          <w:bCs/>
          <w:sz w:val="20"/>
        </w:rPr>
      </w:pPr>
      <w:r>
        <w:rPr>
          <w:rFonts w:eastAsia="AngsanaNew" w:cs="Times New Roman"/>
          <w:b/>
          <w:bCs/>
          <w:sz w:val="20"/>
        </w:rPr>
        <w:br w:type="page"/>
      </w:r>
    </w:p>
    <w:p w14:paraId="677E7624" w14:textId="1E57764C" w:rsidR="004239F5" w:rsidRPr="00E44283" w:rsidRDefault="00CB72CA" w:rsidP="00E44283">
      <w:pPr>
        <w:tabs>
          <w:tab w:val="left" w:pos="540"/>
        </w:tabs>
        <w:spacing w:line="240" w:lineRule="exact"/>
        <w:ind w:left="533" w:hanging="533"/>
        <w:jc w:val="thaiDistribute"/>
        <w:rPr>
          <w:rFonts w:ascii="CordiaUPC" w:hAnsi="CordiaUPC" w:cs="CordiaUPC"/>
          <w:b/>
          <w:bCs/>
          <w:sz w:val="26"/>
          <w:szCs w:val="26"/>
        </w:rPr>
      </w:pPr>
      <w:r w:rsidRPr="00E44283">
        <w:rPr>
          <w:rFonts w:ascii="CordiaUPC" w:eastAsia="AngsanaNew" w:hAnsi="CordiaUPC" w:cs="CordiaUPC" w:hint="cs"/>
          <w:b/>
          <w:bCs/>
          <w:sz w:val="26"/>
          <w:szCs w:val="26"/>
        </w:rPr>
        <w:t>3</w:t>
      </w:r>
      <w:r w:rsidR="0047083F">
        <w:rPr>
          <w:rFonts w:ascii="CordiaUPC" w:eastAsia="AngsanaNew" w:hAnsi="CordiaUPC" w:cs="CordiaUPC"/>
          <w:b/>
          <w:bCs/>
          <w:sz w:val="26"/>
          <w:szCs w:val="26"/>
        </w:rPr>
        <w:t>5</w:t>
      </w:r>
      <w:r w:rsidR="004239F5" w:rsidRPr="00E44283">
        <w:rPr>
          <w:rFonts w:ascii="CordiaUPC" w:eastAsia="AngsanaNew" w:hAnsi="CordiaUPC" w:cs="CordiaUPC" w:hint="cs"/>
          <w:b/>
          <w:bCs/>
          <w:sz w:val="26"/>
          <w:szCs w:val="26"/>
        </w:rPr>
        <w:t>.1</w:t>
      </w:r>
      <w:r w:rsidR="004239F5" w:rsidRPr="00E44283">
        <w:rPr>
          <w:rFonts w:ascii="CordiaUPC" w:hAnsi="CordiaUPC" w:cs="CordiaUPC" w:hint="cs"/>
          <w:sz w:val="26"/>
          <w:szCs w:val="26"/>
        </w:rPr>
        <w:tab/>
      </w:r>
      <w:r w:rsidR="000C5A25" w:rsidRPr="00E44283">
        <w:rPr>
          <w:rFonts w:ascii="CordiaUPC" w:hAnsi="CordiaUPC" w:cs="CordiaUPC" w:hint="cs"/>
          <w:b/>
          <w:bCs/>
          <w:sz w:val="26"/>
          <w:szCs w:val="26"/>
        </w:rPr>
        <w:t>Significant r</w:t>
      </w:r>
      <w:r w:rsidR="004239F5" w:rsidRPr="00E44283">
        <w:rPr>
          <w:rFonts w:ascii="CordiaUPC" w:hAnsi="CordiaUPC" w:cs="CordiaUPC" w:hint="cs"/>
          <w:b/>
          <w:bCs/>
          <w:sz w:val="26"/>
          <w:szCs w:val="26"/>
        </w:rPr>
        <w:t xml:space="preserve">elated </w:t>
      </w:r>
      <w:proofErr w:type="gramStart"/>
      <w:r w:rsidR="004239F5" w:rsidRPr="00E44283">
        <w:rPr>
          <w:rFonts w:ascii="CordiaUPC" w:hAnsi="CordiaUPC" w:cs="CordiaUPC" w:hint="cs"/>
          <w:b/>
          <w:bCs/>
          <w:sz w:val="26"/>
          <w:szCs w:val="26"/>
        </w:rPr>
        <w:t>parties</w:t>
      </w:r>
      <w:proofErr w:type="gramEnd"/>
      <w:r w:rsidR="004239F5" w:rsidRPr="00E44283">
        <w:rPr>
          <w:rFonts w:ascii="CordiaUPC" w:hAnsi="CordiaUPC" w:cs="CordiaUPC" w:hint="cs"/>
          <w:b/>
          <w:bCs/>
          <w:sz w:val="26"/>
          <w:szCs w:val="26"/>
        </w:rPr>
        <w:t xml:space="preserve"> transactions with key management and other related parties </w:t>
      </w:r>
    </w:p>
    <w:p w14:paraId="79873B8F" w14:textId="77777777" w:rsidR="008524DF" w:rsidRPr="00E44283" w:rsidRDefault="008524DF" w:rsidP="00E44283">
      <w:pPr>
        <w:tabs>
          <w:tab w:val="left" w:pos="540"/>
        </w:tabs>
        <w:spacing w:line="240" w:lineRule="exact"/>
        <w:ind w:left="533" w:hanging="533"/>
        <w:jc w:val="thaiDistribute"/>
        <w:rPr>
          <w:rFonts w:ascii="CordiaUPC" w:eastAsia="AngsanaNew" w:hAnsi="CordiaUPC" w:cs="CordiaUPC"/>
          <w:sz w:val="26"/>
          <w:szCs w:val="26"/>
        </w:rPr>
      </w:pPr>
    </w:p>
    <w:p w14:paraId="5DEB6222" w14:textId="4691B117" w:rsidR="00710C06" w:rsidRDefault="0076344C" w:rsidP="00243A7D">
      <w:pPr>
        <w:tabs>
          <w:tab w:val="left" w:pos="540"/>
        </w:tabs>
        <w:spacing w:line="240" w:lineRule="atLeast"/>
        <w:ind w:left="533" w:firstLine="7"/>
        <w:jc w:val="thaiDistribute"/>
        <w:rPr>
          <w:rFonts w:ascii="CordiaUPC" w:hAnsi="CordiaUPC" w:cs="CordiaUPC"/>
          <w:sz w:val="26"/>
          <w:szCs w:val="26"/>
        </w:rPr>
      </w:pPr>
      <w:r w:rsidRPr="00430C13">
        <w:rPr>
          <w:rFonts w:ascii="CordiaUPC" w:hAnsi="CordiaUPC" w:cs="CordiaUPC" w:hint="cs"/>
          <w:sz w:val="26"/>
          <w:szCs w:val="26"/>
        </w:rPr>
        <w:t xml:space="preserve">Significant related </w:t>
      </w:r>
      <w:proofErr w:type="gramStart"/>
      <w:r w:rsidRPr="00430C13">
        <w:rPr>
          <w:rFonts w:ascii="CordiaUPC" w:hAnsi="CordiaUPC" w:cs="CordiaUPC" w:hint="cs"/>
          <w:sz w:val="26"/>
          <w:szCs w:val="26"/>
        </w:rPr>
        <w:t>parties</w:t>
      </w:r>
      <w:proofErr w:type="gramEnd"/>
      <w:r w:rsidRPr="00430C13">
        <w:rPr>
          <w:rFonts w:ascii="CordiaUPC" w:hAnsi="CordiaUPC" w:cs="CordiaUPC" w:hint="cs"/>
          <w:sz w:val="26"/>
          <w:szCs w:val="26"/>
        </w:rPr>
        <w:t xml:space="preserve"> transactions for the six-month periods ended 30 June 2021 and 2020 with key management and other related parties were as follows:</w:t>
      </w:r>
    </w:p>
    <w:p w14:paraId="4E7BE0D1" w14:textId="77777777" w:rsidR="00710C06" w:rsidRPr="00430C13" w:rsidRDefault="00710C06" w:rsidP="0076344C">
      <w:pPr>
        <w:tabs>
          <w:tab w:val="left" w:pos="540"/>
        </w:tabs>
        <w:spacing w:line="240" w:lineRule="atLeast"/>
        <w:ind w:left="533" w:firstLine="7"/>
        <w:jc w:val="thaiDistribute"/>
        <w:rPr>
          <w:rFonts w:ascii="CordiaUPC" w:hAnsi="CordiaUPC" w:cs="CordiaUPC"/>
          <w:sz w:val="26"/>
          <w:szCs w:val="26"/>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710C06" w:rsidRPr="00E44283" w14:paraId="751C05FC" w14:textId="77777777" w:rsidTr="00710C06">
        <w:trPr>
          <w:tblHeader/>
        </w:trPr>
        <w:tc>
          <w:tcPr>
            <w:tcW w:w="2820" w:type="dxa"/>
            <w:tcBorders>
              <w:top w:val="nil"/>
              <w:left w:val="nil"/>
              <w:bottom w:val="nil"/>
              <w:right w:val="nil"/>
            </w:tcBorders>
            <w:vAlign w:val="bottom"/>
          </w:tcPr>
          <w:p w14:paraId="21A889F8" w14:textId="77777777" w:rsidR="00710C06" w:rsidRPr="00E44283" w:rsidRDefault="00710C06" w:rsidP="00710C0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59C1A677" w14:textId="77777777" w:rsidR="00710C06" w:rsidRPr="00E44283" w:rsidRDefault="00710C06" w:rsidP="00710C06">
            <w:pPr>
              <w:spacing w:line="240" w:lineRule="exact"/>
              <w:ind w:left="-37" w:right="-28"/>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r>
      <w:tr w:rsidR="00710C06" w:rsidRPr="00E44283" w14:paraId="73C164F3" w14:textId="77777777" w:rsidTr="00710C06">
        <w:trPr>
          <w:tblHeader/>
        </w:trPr>
        <w:tc>
          <w:tcPr>
            <w:tcW w:w="2820" w:type="dxa"/>
            <w:tcBorders>
              <w:top w:val="nil"/>
              <w:left w:val="nil"/>
              <w:bottom w:val="nil"/>
              <w:right w:val="nil"/>
            </w:tcBorders>
            <w:vAlign w:val="bottom"/>
          </w:tcPr>
          <w:p w14:paraId="4F1E7DD2" w14:textId="77777777" w:rsidR="00710C06" w:rsidRPr="00E44283" w:rsidRDefault="00710C06" w:rsidP="00710C0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5FCDC312" w14:textId="501A0C17" w:rsidR="00710C06" w:rsidRPr="005774C8" w:rsidRDefault="00710C06" w:rsidP="00710C06">
            <w:pPr>
              <w:spacing w:line="240" w:lineRule="exact"/>
              <w:ind w:left="-37" w:right="-28"/>
              <w:jc w:val="center"/>
              <w:rPr>
                <w:rFonts w:ascii="CordiaUPC" w:hAnsi="CordiaUPC" w:cs="CordiaUPC"/>
                <w:sz w:val="26"/>
                <w:szCs w:val="26"/>
              </w:rPr>
            </w:pPr>
            <w:r>
              <w:rPr>
                <w:rFonts w:ascii="CordiaUPC" w:eastAsia="Times New Roman" w:hAnsi="CordiaUPC" w:cs="CordiaUPC"/>
                <w:sz w:val="26"/>
                <w:szCs w:val="26"/>
              </w:rPr>
              <w:t>Six</w:t>
            </w:r>
            <w:r w:rsidRPr="005774C8">
              <w:rPr>
                <w:rFonts w:ascii="CordiaUPC" w:eastAsia="Times New Roman" w:hAnsi="CordiaUPC" w:cs="CordiaUPC" w:hint="cs"/>
                <w:sz w:val="26"/>
                <w:szCs w:val="26"/>
              </w:rPr>
              <w:t xml:space="preserve">-month period ended </w:t>
            </w:r>
            <w:r>
              <w:rPr>
                <w:rFonts w:ascii="CordiaUPC" w:eastAsia="Times New Roman" w:hAnsi="CordiaUPC" w:cs="CordiaUPC"/>
                <w:sz w:val="26"/>
                <w:szCs w:val="26"/>
              </w:rPr>
              <w:t>30 June 2021</w:t>
            </w:r>
          </w:p>
        </w:tc>
      </w:tr>
      <w:tr w:rsidR="00710C06" w:rsidRPr="00E44283" w14:paraId="2CF0B657" w14:textId="77777777" w:rsidTr="00710C06">
        <w:trPr>
          <w:tblHeader/>
        </w:trPr>
        <w:tc>
          <w:tcPr>
            <w:tcW w:w="2820" w:type="dxa"/>
            <w:tcBorders>
              <w:top w:val="nil"/>
              <w:left w:val="nil"/>
              <w:bottom w:val="nil"/>
              <w:right w:val="nil"/>
            </w:tcBorders>
            <w:vAlign w:val="bottom"/>
          </w:tcPr>
          <w:p w14:paraId="5D4AAF31" w14:textId="77777777" w:rsidR="00710C06" w:rsidRPr="00E44283" w:rsidRDefault="00710C06" w:rsidP="00710C06">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152FE0D1" w14:textId="77777777" w:rsidR="00710C06" w:rsidRPr="00E44283" w:rsidRDefault="00710C06" w:rsidP="00710C06">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68D0689F" w14:textId="77777777" w:rsidR="00710C06" w:rsidRPr="00E44283" w:rsidRDefault="00710C06" w:rsidP="00710C06">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1E4A8C88" w14:textId="77777777" w:rsidR="00710C06" w:rsidRPr="00E44283" w:rsidRDefault="00710C06" w:rsidP="00710C06">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2CFDFF0C" w14:textId="77777777" w:rsidR="00710C06" w:rsidRPr="00E44283" w:rsidRDefault="00710C06" w:rsidP="00710C06">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272E2755" w14:textId="77777777" w:rsidR="00710C06" w:rsidRPr="00E44283" w:rsidRDefault="00710C06" w:rsidP="00710C06">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30A7B5A8" w14:textId="77777777" w:rsidR="00710C06" w:rsidRPr="00E44283" w:rsidRDefault="00710C06" w:rsidP="00710C06">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710C06" w:rsidRPr="00E44283" w14:paraId="00130B83" w14:textId="77777777" w:rsidTr="00710C06">
        <w:trPr>
          <w:tblHeader/>
        </w:trPr>
        <w:tc>
          <w:tcPr>
            <w:tcW w:w="2820" w:type="dxa"/>
            <w:tcBorders>
              <w:top w:val="nil"/>
              <w:left w:val="nil"/>
              <w:bottom w:val="nil"/>
              <w:right w:val="nil"/>
            </w:tcBorders>
            <w:vAlign w:val="bottom"/>
          </w:tcPr>
          <w:p w14:paraId="298FE5F3" w14:textId="77777777" w:rsidR="00710C06" w:rsidRPr="00E44283" w:rsidRDefault="00710C06" w:rsidP="00710C06">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1075538D" w14:textId="77777777" w:rsidR="00710C06" w:rsidRPr="00E44283" w:rsidRDefault="00710C06" w:rsidP="00710C06">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9A4FD7" w:rsidRPr="00E44283" w14:paraId="4AA69620" w14:textId="77777777" w:rsidTr="00710C06">
        <w:tc>
          <w:tcPr>
            <w:tcW w:w="2820" w:type="dxa"/>
            <w:tcBorders>
              <w:top w:val="nil"/>
              <w:left w:val="nil"/>
              <w:bottom w:val="nil"/>
              <w:right w:val="nil"/>
            </w:tcBorders>
            <w:vAlign w:val="bottom"/>
          </w:tcPr>
          <w:p w14:paraId="75AD5869" w14:textId="6DF06D8E" w:rsidR="009A4FD7" w:rsidRPr="00297914" w:rsidRDefault="009A4FD7" w:rsidP="009A4FD7">
            <w:pPr>
              <w:tabs>
                <w:tab w:val="left" w:pos="252"/>
              </w:tabs>
              <w:spacing w:line="240" w:lineRule="exact"/>
              <w:rPr>
                <w:rFonts w:ascii="CordiaUPC" w:hAnsi="CordiaUPC" w:cs="CordiaUPC"/>
                <w:sz w:val="26"/>
                <w:szCs w:val="26"/>
              </w:rPr>
            </w:pPr>
            <w:r>
              <w:rPr>
                <w:rFonts w:ascii="CordiaUPC" w:hAnsi="CordiaUPC" w:cs="CordiaUPC"/>
                <w:sz w:val="26"/>
                <w:szCs w:val="26"/>
                <w:lang w:val="en-US"/>
              </w:rPr>
              <w:t>1</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16259A5A" w14:textId="37245A55"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85</w:t>
            </w:r>
          </w:p>
        </w:tc>
        <w:tc>
          <w:tcPr>
            <w:tcW w:w="992" w:type="dxa"/>
            <w:tcBorders>
              <w:top w:val="nil"/>
              <w:left w:val="nil"/>
              <w:bottom w:val="nil"/>
              <w:right w:val="nil"/>
            </w:tcBorders>
            <w:vAlign w:val="bottom"/>
          </w:tcPr>
          <w:p w14:paraId="3B9F26AB" w14:textId="08AA2D26"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16</w:t>
            </w:r>
          </w:p>
        </w:tc>
        <w:tc>
          <w:tcPr>
            <w:tcW w:w="1134" w:type="dxa"/>
            <w:tcBorders>
              <w:top w:val="nil"/>
              <w:left w:val="nil"/>
              <w:bottom w:val="nil"/>
              <w:right w:val="nil"/>
            </w:tcBorders>
            <w:vAlign w:val="bottom"/>
          </w:tcPr>
          <w:p w14:paraId="639B3BE5" w14:textId="0392BC1D" w:rsidR="009A4FD7" w:rsidRPr="00E44283" w:rsidRDefault="009A4FD7" w:rsidP="009A4FD7">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5555AEDC" w14:textId="2F474594" w:rsidR="009A4FD7" w:rsidRPr="00E44283" w:rsidRDefault="009A4FD7" w:rsidP="009A4FD7">
            <w:pPr>
              <w:tabs>
                <w:tab w:val="decimal" w:pos="663"/>
              </w:tabs>
              <w:spacing w:line="240" w:lineRule="exact"/>
              <w:rPr>
                <w:rFonts w:ascii="CordiaUPC" w:hAnsi="CordiaUPC" w:cs="CordiaUPC"/>
                <w:sz w:val="26"/>
                <w:szCs w:val="26"/>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532212A0" w14:textId="5C451C93" w:rsidR="009A4FD7" w:rsidRPr="00E44283" w:rsidRDefault="009A4FD7" w:rsidP="009A4FD7">
            <w:pPr>
              <w:tabs>
                <w:tab w:val="decimal" w:pos="680"/>
              </w:tabs>
              <w:spacing w:line="240" w:lineRule="exact"/>
              <w:rPr>
                <w:rFonts w:ascii="CordiaUPC" w:hAnsi="CordiaUPC" w:cs="CordiaUPC"/>
                <w:sz w:val="26"/>
                <w:szCs w:val="26"/>
                <w:rtl/>
                <w:cs/>
                <w:lang w:val="en-US"/>
              </w:rPr>
            </w:pPr>
            <w:r>
              <w:rPr>
                <w:rFonts w:ascii="CordiaUPC" w:hAnsi="CordiaUPC" w:cs="CordiaUPC"/>
                <w:sz w:val="26"/>
                <w:szCs w:val="26"/>
              </w:rPr>
              <w:t>1</w:t>
            </w:r>
          </w:p>
        </w:tc>
        <w:tc>
          <w:tcPr>
            <w:tcW w:w="1276" w:type="dxa"/>
            <w:tcBorders>
              <w:top w:val="nil"/>
              <w:left w:val="nil"/>
              <w:bottom w:val="nil"/>
              <w:right w:val="nil"/>
            </w:tcBorders>
            <w:vAlign w:val="bottom"/>
          </w:tcPr>
          <w:p w14:paraId="5D3162C2" w14:textId="6C13B4B3" w:rsidR="009A4FD7" w:rsidRPr="00E44283" w:rsidRDefault="008E616C" w:rsidP="009A4FD7">
            <w:pPr>
              <w:tabs>
                <w:tab w:val="decimal" w:pos="697"/>
              </w:tabs>
              <w:spacing w:line="240" w:lineRule="exact"/>
              <w:rPr>
                <w:rFonts w:ascii="CordiaUPC" w:hAnsi="CordiaUPC" w:cs="CordiaUPC"/>
                <w:sz w:val="26"/>
                <w:szCs w:val="26"/>
                <w:lang w:val="en-US" w:bidi="th-TH"/>
              </w:rPr>
            </w:pPr>
            <w:r w:rsidRPr="00B5436A">
              <w:rPr>
                <w:rFonts w:ascii="CordiaUPC" w:hAnsi="CordiaUPC" w:cs="CordiaUPC"/>
                <w:sz w:val="26"/>
                <w:szCs w:val="26"/>
              </w:rPr>
              <w:t>22</w:t>
            </w:r>
          </w:p>
        </w:tc>
      </w:tr>
      <w:tr w:rsidR="00B73C0A" w:rsidRPr="00E44283" w14:paraId="77D3FCB4" w14:textId="77777777" w:rsidTr="00710C06">
        <w:tc>
          <w:tcPr>
            <w:tcW w:w="2820" w:type="dxa"/>
            <w:tcBorders>
              <w:top w:val="nil"/>
              <w:left w:val="nil"/>
              <w:bottom w:val="nil"/>
              <w:right w:val="nil"/>
            </w:tcBorders>
            <w:vAlign w:val="bottom"/>
          </w:tcPr>
          <w:p w14:paraId="73DA27CF" w14:textId="77777777" w:rsidR="00B73C0A" w:rsidRPr="00E44283" w:rsidRDefault="00B73C0A" w:rsidP="00B73C0A">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13361668" w14:textId="59471EA0" w:rsidR="00B73C0A" w:rsidRPr="00B73C0A" w:rsidRDefault="00B73C0A" w:rsidP="00B73C0A">
            <w:pPr>
              <w:tabs>
                <w:tab w:val="decimal" w:pos="668"/>
              </w:tabs>
              <w:spacing w:line="240" w:lineRule="exact"/>
              <w:rPr>
                <w:rFonts w:ascii="CordiaUPC" w:hAnsi="CordiaUPC" w:cs="CordiaUPC"/>
                <w:sz w:val="26"/>
                <w:szCs w:val="26"/>
                <w:cs/>
                <w:lang w:val="en-US"/>
              </w:rPr>
            </w:pPr>
            <w:r w:rsidRPr="00B73C0A">
              <w:rPr>
                <w:rFonts w:ascii="CordiaUPC" w:hAnsi="CordiaUPC" w:cs="CordiaUPC"/>
                <w:sz w:val="26"/>
                <w:szCs w:val="26"/>
                <w:lang w:val="en-US"/>
              </w:rPr>
              <w:t>-</w:t>
            </w:r>
          </w:p>
        </w:tc>
        <w:tc>
          <w:tcPr>
            <w:tcW w:w="992" w:type="dxa"/>
            <w:tcBorders>
              <w:top w:val="nil"/>
              <w:left w:val="nil"/>
              <w:bottom w:val="nil"/>
              <w:right w:val="nil"/>
            </w:tcBorders>
            <w:vAlign w:val="bottom"/>
          </w:tcPr>
          <w:p w14:paraId="1D063DF8" w14:textId="186EB506"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134" w:type="dxa"/>
            <w:tcBorders>
              <w:top w:val="nil"/>
              <w:left w:val="nil"/>
              <w:bottom w:val="nil"/>
              <w:right w:val="nil"/>
            </w:tcBorders>
            <w:vAlign w:val="bottom"/>
          </w:tcPr>
          <w:p w14:paraId="138410B0" w14:textId="6A2352F0"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134" w:type="dxa"/>
            <w:tcBorders>
              <w:top w:val="nil"/>
              <w:left w:val="nil"/>
              <w:bottom w:val="nil"/>
              <w:right w:val="nil"/>
            </w:tcBorders>
            <w:vAlign w:val="bottom"/>
          </w:tcPr>
          <w:p w14:paraId="4C80EF40" w14:textId="68319E06"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992" w:type="dxa"/>
            <w:tcBorders>
              <w:top w:val="nil"/>
              <w:left w:val="nil"/>
              <w:bottom w:val="nil"/>
              <w:right w:val="nil"/>
            </w:tcBorders>
            <w:vAlign w:val="bottom"/>
          </w:tcPr>
          <w:p w14:paraId="096756C0" w14:textId="5288280A"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276" w:type="dxa"/>
            <w:tcBorders>
              <w:top w:val="nil"/>
              <w:left w:val="nil"/>
              <w:bottom w:val="nil"/>
              <w:right w:val="nil"/>
            </w:tcBorders>
            <w:vAlign w:val="bottom"/>
          </w:tcPr>
          <w:p w14:paraId="5C77B7D3" w14:textId="4C74FBFF" w:rsidR="00B73C0A" w:rsidRPr="00B73C0A" w:rsidRDefault="00B73C0A" w:rsidP="00B73C0A">
            <w:pPr>
              <w:tabs>
                <w:tab w:val="decimal" w:pos="697"/>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r>
      <w:tr w:rsidR="00B73C0A" w:rsidRPr="00E44283" w14:paraId="2CD28E34" w14:textId="77777777" w:rsidTr="00710C06">
        <w:tc>
          <w:tcPr>
            <w:tcW w:w="2820" w:type="dxa"/>
            <w:tcBorders>
              <w:top w:val="nil"/>
              <w:left w:val="nil"/>
              <w:bottom w:val="nil"/>
              <w:right w:val="nil"/>
            </w:tcBorders>
            <w:vAlign w:val="bottom"/>
          </w:tcPr>
          <w:p w14:paraId="1A928A8A" w14:textId="77777777" w:rsidR="00B73C0A" w:rsidRPr="00E44283" w:rsidRDefault="00B73C0A" w:rsidP="00B73C0A">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02D9A16F" w14:textId="3EF442D9" w:rsidR="00B73C0A" w:rsidRPr="00B73C0A" w:rsidRDefault="00B73C0A" w:rsidP="00B73C0A">
            <w:pPr>
              <w:tabs>
                <w:tab w:val="decimal" w:pos="668"/>
              </w:tabs>
              <w:spacing w:line="240" w:lineRule="exact"/>
              <w:rPr>
                <w:rFonts w:ascii="CordiaUPC" w:hAnsi="CordiaUPC" w:cs="CordiaUPC"/>
                <w:sz w:val="26"/>
                <w:szCs w:val="26"/>
                <w:lang w:val="en-US" w:bidi="th-TH"/>
              </w:rPr>
            </w:pPr>
            <w:r w:rsidRPr="00B73C0A">
              <w:rPr>
                <w:rFonts w:ascii="CordiaUPC" w:hAnsi="CordiaUPC" w:cs="CordiaUPC"/>
                <w:sz w:val="26"/>
                <w:szCs w:val="26"/>
                <w:lang w:val="en-US" w:bidi="th-TH"/>
              </w:rPr>
              <w:t>-</w:t>
            </w:r>
          </w:p>
        </w:tc>
        <w:tc>
          <w:tcPr>
            <w:tcW w:w="992" w:type="dxa"/>
            <w:tcBorders>
              <w:top w:val="nil"/>
              <w:left w:val="nil"/>
              <w:bottom w:val="nil"/>
              <w:right w:val="nil"/>
            </w:tcBorders>
            <w:vAlign w:val="bottom"/>
          </w:tcPr>
          <w:p w14:paraId="7212D5DF" w14:textId="3BB5572C" w:rsidR="00B73C0A" w:rsidRPr="00B73C0A" w:rsidRDefault="00B73C0A" w:rsidP="00B73C0A">
            <w:pPr>
              <w:tabs>
                <w:tab w:val="decimal" w:pos="668"/>
              </w:tabs>
              <w:spacing w:line="240" w:lineRule="exact"/>
              <w:rPr>
                <w:rFonts w:ascii="CordiaUPC" w:hAnsi="CordiaUPC" w:cs="CordiaUPC"/>
                <w:sz w:val="26"/>
                <w:szCs w:val="26"/>
                <w:lang w:val="en-US" w:bidi="th-TH"/>
              </w:rPr>
            </w:pPr>
            <w:r w:rsidRPr="00B73C0A">
              <w:rPr>
                <w:rFonts w:ascii="CordiaUPC" w:hAnsi="CordiaUPC" w:cs="CordiaUPC"/>
                <w:sz w:val="26"/>
                <w:szCs w:val="26"/>
                <w:lang w:val="en-US" w:bidi="th-TH"/>
              </w:rPr>
              <w:t>-</w:t>
            </w:r>
          </w:p>
        </w:tc>
        <w:tc>
          <w:tcPr>
            <w:tcW w:w="1134" w:type="dxa"/>
            <w:tcBorders>
              <w:top w:val="nil"/>
              <w:left w:val="nil"/>
              <w:bottom w:val="nil"/>
              <w:right w:val="nil"/>
            </w:tcBorders>
            <w:vAlign w:val="bottom"/>
          </w:tcPr>
          <w:p w14:paraId="57A3AED8" w14:textId="36DE12BE"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1,169</w:t>
            </w:r>
          </w:p>
        </w:tc>
        <w:tc>
          <w:tcPr>
            <w:tcW w:w="1134" w:type="dxa"/>
            <w:tcBorders>
              <w:top w:val="nil"/>
              <w:left w:val="nil"/>
              <w:bottom w:val="nil"/>
              <w:right w:val="nil"/>
            </w:tcBorders>
            <w:vAlign w:val="bottom"/>
          </w:tcPr>
          <w:p w14:paraId="3D77755A" w14:textId="0081E21D"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992" w:type="dxa"/>
            <w:tcBorders>
              <w:top w:val="nil"/>
              <w:left w:val="nil"/>
              <w:bottom w:val="nil"/>
              <w:right w:val="nil"/>
            </w:tcBorders>
            <w:vAlign w:val="bottom"/>
          </w:tcPr>
          <w:p w14:paraId="2ADDD237" w14:textId="11CC12E8"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5</w:t>
            </w:r>
          </w:p>
        </w:tc>
        <w:tc>
          <w:tcPr>
            <w:tcW w:w="1276" w:type="dxa"/>
            <w:tcBorders>
              <w:top w:val="nil"/>
              <w:left w:val="nil"/>
              <w:bottom w:val="nil"/>
              <w:right w:val="nil"/>
            </w:tcBorders>
            <w:vAlign w:val="bottom"/>
          </w:tcPr>
          <w:p w14:paraId="1AD65DA0" w14:textId="5CFE13BD" w:rsidR="00B73C0A" w:rsidRPr="00B73C0A" w:rsidRDefault="00B73C0A" w:rsidP="00B73C0A">
            <w:pPr>
              <w:tabs>
                <w:tab w:val="decimal" w:pos="697"/>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r>
      <w:tr w:rsidR="009A4FD7" w:rsidRPr="00E44283" w14:paraId="7CE0479F" w14:textId="77777777" w:rsidTr="00710C06">
        <w:tc>
          <w:tcPr>
            <w:tcW w:w="2820" w:type="dxa"/>
            <w:tcBorders>
              <w:top w:val="nil"/>
              <w:left w:val="nil"/>
              <w:bottom w:val="nil"/>
              <w:right w:val="nil"/>
            </w:tcBorders>
            <w:vAlign w:val="bottom"/>
          </w:tcPr>
          <w:p w14:paraId="24A63AE2" w14:textId="43E284E1" w:rsidR="009A4FD7" w:rsidRPr="00297914" w:rsidRDefault="009A4FD7" w:rsidP="009A4FD7">
            <w:pPr>
              <w:tabs>
                <w:tab w:val="left" w:pos="252"/>
              </w:tabs>
              <w:spacing w:line="240" w:lineRule="exact"/>
              <w:ind w:right="-108"/>
              <w:rPr>
                <w:rFonts w:ascii="CordiaUPC" w:hAnsi="CordiaUPC" w:cs="CordiaUPC"/>
                <w:spacing w:val="-6"/>
                <w:sz w:val="26"/>
                <w:szCs w:val="26"/>
                <w:lang w:val="en-US"/>
              </w:rPr>
            </w:pPr>
            <w:r>
              <w:rPr>
                <w:rFonts w:ascii="CordiaUPC" w:hAnsi="CordiaUPC" w:cs="CordiaUPC"/>
                <w:sz w:val="26"/>
                <w:szCs w:val="26"/>
                <w:lang w:val="en-US"/>
              </w:rPr>
              <w:t>4</w:t>
            </w:r>
            <w:r w:rsidRPr="00297914">
              <w:rPr>
                <w:rFonts w:ascii="CordiaUPC" w:hAnsi="CordiaUPC" w:cs="CordiaUPC" w:hint="cs"/>
                <w:sz w:val="26"/>
                <w:szCs w:val="26"/>
                <w:lang w:val="en-US"/>
              </w:rPr>
              <w:t>.</w:t>
            </w:r>
            <w:r w:rsidRPr="00297914">
              <w:rPr>
                <w:rFonts w:ascii="CordiaUPC" w:hAnsi="CordiaUPC" w:cs="CordiaUPC" w:hint="cs"/>
                <w:sz w:val="26"/>
                <w:szCs w:val="26"/>
                <w:lang w:val="en-US"/>
              </w:rPr>
              <w:tab/>
            </w:r>
            <w:r w:rsidRPr="00297914">
              <w:rPr>
                <w:rFonts w:ascii="CordiaUPC" w:hAnsi="CordiaUPC" w:cs="CordiaUPC" w:hint="cs"/>
                <w:spacing w:val="-6"/>
                <w:sz w:val="26"/>
                <w:szCs w:val="26"/>
                <w:lang w:val="en-US"/>
              </w:rPr>
              <w:t xml:space="preserve">Key management personnel  </w:t>
            </w:r>
          </w:p>
          <w:p w14:paraId="182DA959" w14:textId="77777777" w:rsidR="009A4FD7" w:rsidRPr="00E44283" w:rsidRDefault="009A4FD7" w:rsidP="009A4FD7">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2AC68C7B" w14:textId="43B1CA73"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w:t>
            </w:r>
          </w:p>
        </w:tc>
        <w:tc>
          <w:tcPr>
            <w:tcW w:w="992" w:type="dxa"/>
            <w:tcBorders>
              <w:top w:val="nil"/>
              <w:left w:val="nil"/>
              <w:bottom w:val="nil"/>
              <w:right w:val="nil"/>
            </w:tcBorders>
            <w:vAlign w:val="bottom"/>
          </w:tcPr>
          <w:p w14:paraId="1E0819A9" w14:textId="16B07080"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3</w:t>
            </w:r>
          </w:p>
        </w:tc>
        <w:tc>
          <w:tcPr>
            <w:tcW w:w="1134" w:type="dxa"/>
            <w:tcBorders>
              <w:top w:val="nil"/>
              <w:left w:val="nil"/>
              <w:bottom w:val="nil"/>
              <w:right w:val="nil"/>
            </w:tcBorders>
            <w:vAlign w:val="bottom"/>
          </w:tcPr>
          <w:p w14:paraId="37CD2D1B" w14:textId="09D8A65C"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55482DF0" w14:textId="5772D250"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4D1734D1" w14:textId="6AFB3E6C"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0E520D98" w14:textId="43969CA3" w:rsidR="009A4FD7" w:rsidRPr="00E44283" w:rsidRDefault="009A4FD7" w:rsidP="009A4FD7">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w:t>
            </w:r>
          </w:p>
        </w:tc>
      </w:tr>
      <w:tr w:rsidR="009A4FD7" w:rsidRPr="00E44283" w14:paraId="7A123D97" w14:textId="77777777" w:rsidTr="00710C06">
        <w:tc>
          <w:tcPr>
            <w:tcW w:w="2820" w:type="dxa"/>
            <w:tcBorders>
              <w:top w:val="nil"/>
              <w:left w:val="nil"/>
              <w:bottom w:val="nil"/>
              <w:right w:val="nil"/>
            </w:tcBorders>
            <w:vAlign w:val="bottom"/>
          </w:tcPr>
          <w:p w14:paraId="4328A2EF" w14:textId="77777777" w:rsidR="009A4FD7" w:rsidRPr="00E44283" w:rsidRDefault="009A4FD7" w:rsidP="009A4FD7">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08FF948D" w14:textId="0403E62C"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577</w:t>
            </w:r>
          </w:p>
        </w:tc>
        <w:tc>
          <w:tcPr>
            <w:tcW w:w="992" w:type="dxa"/>
            <w:tcBorders>
              <w:top w:val="nil"/>
              <w:left w:val="nil"/>
              <w:bottom w:val="nil"/>
              <w:right w:val="nil"/>
            </w:tcBorders>
            <w:vAlign w:val="bottom"/>
          </w:tcPr>
          <w:p w14:paraId="4FF2A403" w14:textId="24A1C801"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149</w:t>
            </w:r>
          </w:p>
        </w:tc>
        <w:tc>
          <w:tcPr>
            <w:tcW w:w="1134" w:type="dxa"/>
            <w:tcBorders>
              <w:top w:val="nil"/>
              <w:left w:val="nil"/>
              <w:bottom w:val="nil"/>
              <w:right w:val="nil"/>
            </w:tcBorders>
            <w:vAlign w:val="bottom"/>
          </w:tcPr>
          <w:p w14:paraId="2A8AE92C" w14:textId="6D8293AB"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335</w:t>
            </w:r>
          </w:p>
        </w:tc>
        <w:tc>
          <w:tcPr>
            <w:tcW w:w="1134" w:type="dxa"/>
            <w:tcBorders>
              <w:top w:val="nil"/>
              <w:left w:val="nil"/>
              <w:bottom w:val="nil"/>
              <w:right w:val="nil"/>
            </w:tcBorders>
            <w:vAlign w:val="bottom"/>
          </w:tcPr>
          <w:p w14:paraId="2E200DE9" w14:textId="456807FF"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1EC25DB7" w14:textId="4307ABA9" w:rsidR="009A4FD7" w:rsidRPr="00E44283" w:rsidRDefault="009A4FD7" w:rsidP="009A4FD7">
            <w:pPr>
              <w:tabs>
                <w:tab w:val="decimal" w:pos="668"/>
              </w:tabs>
              <w:spacing w:line="240" w:lineRule="exact"/>
              <w:rPr>
                <w:rFonts w:ascii="CordiaUPC" w:hAnsi="CordiaUPC" w:cs="CordiaUPC"/>
                <w:sz w:val="26"/>
                <w:szCs w:val="26"/>
                <w:cs/>
                <w:lang w:val="en-US"/>
              </w:rPr>
            </w:pPr>
            <w:r>
              <w:rPr>
                <w:rFonts w:ascii="CordiaUPC" w:hAnsi="CordiaUPC" w:cs="CordiaUPC"/>
                <w:sz w:val="26"/>
                <w:szCs w:val="26"/>
              </w:rPr>
              <w:t>116</w:t>
            </w:r>
          </w:p>
        </w:tc>
        <w:tc>
          <w:tcPr>
            <w:tcW w:w="1276" w:type="dxa"/>
            <w:tcBorders>
              <w:top w:val="nil"/>
              <w:left w:val="nil"/>
              <w:bottom w:val="nil"/>
              <w:right w:val="nil"/>
            </w:tcBorders>
            <w:vAlign w:val="bottom"/>
          </w:tcPr>
          <w:p w14:paraId="2192068E" w14:textId="18514D0F" w:rsidR="009A4FD7" w:rsidRPr="00E44283" w:rsidRDefault="009A4FD7" w:rsidP="009A4FD7">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526</w:t>
            </w:r>
          </w:p>
        </w:tc>
      </w:tr>
    </w:tbl>
    <w:p w14:paraId="64149855" w14:textId="77777777" w:rsidR="0076344C" w:rsidRPr="005C619D" w:rsidRDefault="0076344C" w:rsidP="0076344C">
      <w:pPr>
        <w:spacing w:line="240" w:lineRule="auto"/>
        <w:rPr>
          <w:rFonts w:eastAsia="Times New Roman" w:cs="Times New Roman"/>
          <w:sz w:val="2"/>
          <w:szCs w:val="2"/>
        </w:rPr>
      </w:pPr>
    </w:p>
    <w:p w14:paraId="5AEE18C7" w14:textId="7939DD7E" w:rsidR="00F81C77" w:rsidRDefault="00F81C77" w:rsidP="00243A7D">
      <w:pPr>
        <w:spacing w:line="240" w:lineRule="exact"/>
        <w:jc w:val="thaiDistribute"/>
        <w:rPr>
          <w:rFonts w:ascii="CordiaUPC" w:hAnsi="CordiaUPC" w:cs="CordiaUPC"/>
          <w:b/>
          <w:bCs/>
          <w:sz w:val="26"/>
          <w:szCs w:val="26"/>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710C06" w:rsidRPr="00E44283" w14:paraId="7A651E7E" w14:textId="77777777" w:rsidTr="00710C06">
        <w:trPr>
          <w:tblHeader/>
        </w:trPr>
        <w:tc>
          <w:tcPr>
            <w:tcW w:w="2820" w:type="dxa"/>
            <w:tcBorders>
              <w:top w:val="nil"/>
              <w:left w:val="nil"/>
              <w:bottom w:val="nil"/>
              <w:right w:val="nil"/>
            </w:tcBorders>
            <w:vAlign w:val="bottom"/>
          </w:tcPr>
          <w:p w14:paraId="1C47ABB0" w14:textId="77777777" w:rsidR="00710C06" w:rsidRPr="00E44283" w:rsidRDefault="00710C06" w:rsidP="00710C0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049244C6" w14:textId="77777777" w:rsidR="00710C06" w:rsidRPr="00FC734F" w:rsidRDefault="00710C06" w:rsidP="00710C06">
            <w:pPr>
              <w:spacing w:line="240" w:lineRule="exact"/>
              <w:ind w:left="-37" w:right="-28"/>
              <w:jc w:val="center"/>
              <w:rPr>
                <w:rFonts w:ascii="CordiaUPC" w:hAnsi="CordiaUPC" w:cs="CordiaUPC"/>
                <w:b/>
                <w:bCs/>
                <w:sz w:val="26"/>
                <w:szCs w:val="26"/>
                <w:lang w:val="en-US"/>
              </w:rPr>
            </w:pPr>
            <w:r w:rsidRPr="00FC734F">
              <w:rPr>
                <w:rFonts w:ascii="CordiaUPC" w:hAnsi="CordiaUPC" w:cs="CordiaUPC" w:hint="cs"/>
                <w:b/>
                <w:bCs/>
                <w:sz w:val="26"/>
                <w:szCs w:val="26"/>
                <w:lang w:val="en-US"/>
              </w:rPr>
              <w:t>Consolidated</w:t>
            </w:r>
          </w:p>
        </w:tc>
      </w:tr>
      <w:tr w:rsidR="00710C06" w:rsidRPr="00E44283" w14:paraId="782BFA61" w14:textId="77777777" w:rsidTr="00710C06">
        <w:trPr>
          <w:tblHeader/>
        </w:trPr>
        <w:tc>
          <w:tcPr>
            <w:tcW w:w="2820" w:type="dxa"/>
            <w:tcBorders>
              <w:top w:val="nil"/>
              <w:left w:val="nil"/>
              <w:bottom w:val="nil"/>
              <w:right w:val="nil"/>
            </w:tcBorders>
            <w:vAlign w:val="bottom"/>
          </w:tcPr>
          <w:p w14:paraId="144FBB51" w14:textId="77777777" w:rsidR="00710C06" w:rsidRPr="00E44283" w:rsidRDefault="00710C06" w:rsidP="00710C06">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51D1C97F" w14:textId="7B7A7876" w:rsidR="00710C06" w:rsidRPr="00FC734F" w:rsidRDefault="00710C06" w:rsidP="00710C06">
            <w:pPr>
              <w:spacing w:line="240" w:lineRule="exact"/>
              <w:ind w:left="-37" w:right="-28"/>
              <w:jc w:val="center"/>
              <w:rPr>
                <w:rFonts w:ascii="CordiaUPC" w:hAnsi="CordiaUPC" w:cs="CordiaUPC"/>
                <w:sz w:val="26"/>
                <w:szCs w:val="26"/>
              </w:rPr>
            </w:pPr>
            <w:r>
              <w:rPr>
                <w:rFonts w:ascii="CordiaUPC" w:eastAsia="Times New Roman" w:hAnsi="CordiaUPC" w:cs="CordiaUPC"/>
                <w:sz w:val="26"/>
                <w:szCs w:val="26"/>
              </w:rPr>
              <w:t>Six</w:t>
            </w:r>
            <w:r w:rsidRPr="00FC734F">
              <w:rPr>
                <w:rFonts w:ascii="CordiaUPC" w:eastAsia="Times New Roman" w:hAnsi="CordiaUPC" w:cs="CordiaUPC" w:hint="cs"/>
                <w:sz w:val="26"/>
                <w:szCs w:val="26"/>
              </w:rPr>
              <w:t>-month period ended 3</w:t>
            </w:r>
            <w:r>
              <w:rPr>
                <w:rFonts w:ascii="CordiaUPC" w:eastAsia="Times New Roman" w:hAnsi="CordiaUPC" w:cs="CordiaUPC"/>
                <w:sz w:val="26"/>
                <w:szCs w:val="26"/>
              </w:rPr>
              <w:t xml:space="preserve">0 June </w:t>
            </w:r>
            <w:r w:rsidRPr="00FC734F">
              <w:rPr>
                <w:rFonts w:ascii="CordiaUPC" w:eastAsia="Times New Roman" w:hAnsi="CordiaUPC" w:cs="CordiaUPC" w:hint="cs"/>
                <w:sz w:val="26"/>
                <w:szCs w:val="26"/>
              </w:rPr>
              <w:t>202</w:t>
            </w:r>
            <w:r w:rsidRPr="00FC734F">
              <w:rPr>
                <w:rFonts w:ascii="CordiaUPC" w:eastAsia="Times New Roman" w:hAnsi="CordiaUPC" w:cs="CordiaUPC"/>
                <w:sz w:val="26"/>
                <w:szCs w:val="26"/>
              </w:rPr>
              <w:t>0</w:t>
            </w:r>
          </w:p>
        </w:tc>
      </w:tr>
      <w:tr w:rsidR="00710C06" w:rsidRPr="00E44283" w14:paraId="40853571" w14:textId="77777777" w:rsidTr="00710C06">
        <w:trPr>
          <w:tblHeader/>
        </w:trPr>
        <w:tc>
          <w:tcPr>
            <w:tcW w:w="2820" w:type="dxa"/>
            <w:tcBorders>
              <w:top w:val="nil"/>
              <w:left w:val="nil"/>
              <w:bottom w:val="nil"/>
              <w:right w:val="nil"/>
            </w:tcBorders>
            <w:vAlign w:val="bottom"/>
          </w:tcPr>
          <w:p w14:paraId="4A3154FF" w14:textId="77777777" w:rsidR="00710C06" w:rsidRPr="00E44283" w:rsidRDefault="00710C06" w:rsidP="00710C06">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61969AEB" w14:textId="77777777" w:rsidR="00710C06" w:rsidRPr="00FC734F" w:rsidRDefault="00710C06" w:rsidP="00710C06">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rPr>
              <w:t>Interest</w:t>
            </w:r>
            <w:r w:rsidRPr="00FC734F">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69C212DE" w14:textId="77777777" w:rsidR="00710C06" w:rsidRPr="00FC734F" w:rsidRDefault="00710C06" w:rsidP="00710C06">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555AC542" w14:textId="77777777" w:rsidR="00710C06" w:rsidRPr="00FC734F" w:rsidRDefault="00710C06" w:rsidP="00710C06">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164E636C" w14:textId="77777777" w:rsidR="00710C06" w:rsidRPr="00FC734F" w:rsidRDefault="00710C06" w:rsidP="00710C06">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5848F608" w14:textId="77777777" w:rsidR="00710C06" w:rsidRPr="00FC734F" w:rsidRDefault="00710C06" w:rsidP="00710C06">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02137BE8" w14:textId="77777777" w:rsidR="00710C06" w:rsidRPr="00FC734F" w:rsidRDefault="00710C06" w:rsidP="00710C06">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lang w:val="en-US"/>
              </w:rPr>
              <w:t xml:space="preserve">Other operating expenses </w:t>
            </w:r>
          </w:p>
        </w:tc>
      </w:tr>
      <w:tr w:rsidR="00710C06" w:rsidRPr="00E44283" w14:paraId="32D46D6E" w14:textId="77777777" w:rsidTr="00710C06">
        <w:trPr>
          <w:tblHeader/>
        </w:trPr>
        <w:tc>
          <w:tcPr>
            <w:tcW w:w="2820" w:type="dxa"/>
            <w:tcBorders>
              <w:top w:val="nil"/>
              <w:left w:val="nil"/>
              <w:bottom w:val="nil"/>
              <w:right w:val="nil"/>
            </w:tcBorders>
            <w:vAlign w:val="bottom"/>
          </w:tcPr>
          <w:p w14:paraId="516018CD" w14:textId="77777777" w:rsidR="00710C06" w:rsidRPr="00E44283" w:rsidRDefault="00710C06" w:rsidP="00710C06">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6EA45EC4" w14:textId="77777777" w:rsidR="00710C06" w:rsidRPr="00FC734F" w:rsidRDefault="00710C06" w:rsidP="00710C06">
            <w:pPr>
              <w:tabs>
                <w:tab w:val="decimal" w:pos="611"/>
              </w:tabs>
              <w:spacing w:line="240" w:lineRule="exact"/>
              <w:ind w:left="-108"/>
              <w:jc w:val="center"/>
              <w:rPr>
                <w:rFonts w:ascii="CordiaUPC" w:hAnsi="CordiaUPC" w:cs="CordiaUPC"/>
                <w:i/>
                <w:iCs/>
                <w:sz w:val="26"/>
                <w:szCs w:val="26"/>
                <w:lang w:val="en-US"/>
              </w:rPr>
            </w:pPr>
            <w:r w:rsidRPr="00FC734F">
              <w:rPr>
                <w:rFonts w:ascii="CordiaUPC" w:hAnsi="CordiaUPC" w:cs="CordiaUPC" w:hint="cs"/>
                <w:i/>
                <w:iCs/>
                <w:sz w:val="26"/>
                <w:szCs w:val="26"/>
                <w:lang w:val="en-US"/>
              </w:rPr>
              <w:t>(in million Baht)</w:t>
            </w:r>
          </w:p>
        </w:tc>
      </w:tr>
      <w:tr w:rsidR="00710C06" w:rsidRPr="00E44283" w14:paraId="2970AD7F" w14:textId="77777777" w:rsidTr="00710C06">
        <w:tc>
          <w:tcPr>
            <w:tcW w:w="2820" w:type="dxa"/>
            <w:tcBorders>
              <w:top w:val="nil"/>
              <w:left w:val="nil"/>
              <w:bottom w:val="nil"/>
              <w:right w:val="nil"/>
            </w:tcBorders>
            <w:vAlign w:val="bottom"/>
          </w:tcPr>
          <w:p w14:paraId="1A76E1EA" w14:textId="33338C9F" w:rsidR="00710C06" w:rsidRPr="00297914" w:rsidRDefault="00297914" w:rsidP="00297914">
            <w:pPr>
              <w:tabs>
                <w:tab w:val="left" w:pos="252"/>
              </w:tabs>
              <w:spacing w:line="240" w:lineRule="exact"/>
              <w:rPr>
                <w:rFonts w:ascii="CordiaUPC" w:hAnsi="CordiaUPC" w:cs="CordiaUPC"/>
                <w:sz w:val="26"/>
                <w:szCs w:val="26"/>
              </w:rPr>
            </w:pPr>
            <w:r>
              <w:rPr>
                <w:rFonts w:ascii="CordiaUPC" w:hAnsi="CordiaUPC" w:cs="CordiaUPC"/>
                <w:sz w:val="26"/>
                <w:szCs w:val="26"/>
                <w:lang w:val="en-US"/>
              </w:rPr>
              <w:t>1</w:t>
            </w:r>
            <w:r w:rsidRPr="00297914">
              <w:rPr>
                <w:rFonts w:ascii="CordiaUPC" w:hAnsi="CordiaUPC" w:cs="CordiaUPC" w:hint="cs"/>
                <w:sz w:val="26"/>
                <w:szCs w:val="26"/>
                <w:lang w:val="en-US"/>
              </w:rPr>
              <w:t>.</w:t>
            </w:r>
            <w:r w:rsidRPr="00297914">
              <w:rPr>
                <w:rFonts w:ascii="CordiaUPC" w:hAnsi="CordiaUPC" w:cs="CordiaUPC" w:hint="cs"/>
                <w:sz w:val="26"/>
                <w:szCs w:val="26"/>
                <w:lang w:val="en-US"/>
              </w:rPr>
              <w:tab/>
            </w:r>
            <w:r w:rsidR="00710C06" w:rsidRPr="00297914">
              <w:rPr>
                <w:rFonts w:ascii="CordiaUPC" w:hAnsi="CordiaUPC" w:cs="CordiaUPC" w:hint="cs"/>
                <w:sz w:val="26"/>
                <w:szCs w:val="26"/>
                <w:lang w:val="en-US"/>
              </w:rPr>
              <w:t xml:space="preserve">Major shareholders </w:t>
            </w:r>
          </w:p>
        </w:tc>
        <w:tc>
          <w:tcPr>
            <w:tcW w:w="1134" w:type="dxa"/>
            <w:tcBorders>
              <w:top w:val="nil"/>
              <w:left w:val="nil"/>
              <w:bottom w:val="nil"/>
              <w:right w:val="nil"/>
            </w:tcBorders>
          </w:tcPr>
          <w:p w14:paraId="5DC59663" w14:textId="29024A7F" w:rsidR="00710C06" w:rsidRPr="00FC734F" w:rsidRDefault="00710C06" w:rsidP="00710C06">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tcPr>
          <w:p w14:paraId="00273FA4" w14:textId="4A2824AA"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7</w:t>
            </w:r>
          </w:p>
        </w:tc>
        <w:tc>
          <w:tcPr>
            <w:tcW w:w="1134" w:type="dxa"/>
            <w:tcBorders>
              <w:top w:val="nil"/>
              <w:left w:val="nil"/>
              <w:bottom w:val="nil"/>
              <w:right w:val="nil"/>
            </w:tcBorders>
          </w:tcPr>
          <w:p w14:paraId="7CC12ABA" w14:textId="621DD75F" w:rsidR="00710C06" w:rsidRPr="00FC734F" w:rsidRDefault="00710C06" w:rsidP="00710C06">
            <w:pPr>
              <w:tabs>
                <w:tab w:val="decimal" w:pos="668"/>
              </w:tabs>
              <w:spacing w:line="240" w:lineRule="exact"/>
              <w:ind w:left="77"/>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1134" w:type="dxa"/>
            <w:tcBorders>
              <w:top w:val="nil"/>
              <w:left w:val="nil"/>
              <w:bottom w:val="nil"/>
              <w:right w:val="nil"/>
            </w:tcBorders>
          </w:tcPr>
          <w:p w14:paraId="19910B99" w14:textId="751E92A7" w:rsidR="00710C06" w:rsidRPr="00FC734F" w:rsidRDefault="00710C06" w:rsidP="00710C06">
            <w:pPr>
              <w:tabs>
                <w:tab w:val="decimal" w:pos="663"/>
              </w:tabs>
              <w:spacing w:line="240" w:lineRule="exact"/>
              <w:rPr>
                <w:rFonts w:ascii="CordiaUPC" w:hAnsi="CordiaUPC" w:cs="CordiaUPC"/>
                <w:sz w:val="26"/>
                <w:szCs w:val="26"/>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tcPr>
          <w:p w14:paraId="6C76AF57" w14:textId="11CCAB6A" w:rsidR="00710C06" w:rsidRPr="00FC734F" w:rsidRDefault="00710C06" w:rsidP="00710C06">
            <w:pPr>
              <w:tabs>
                <w:tab w:val="decimal" w:pos="680"/>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4</w:t>
            </w:r>
          </w:p>
        </w:tc>
        <w:tc>
          <w:tcPr>
            <w:tcW w:w="1276" w:type="dxa"/>
            <w:tcBorders>
              <w:top w:val="nil"/>
              <w:left w:val="nil"/>
              <w:bottom w:val="nil"/>
              <w:right w:val="nil"/>
            </w:tcBorders>
          </w:tcPr>
          <w:p w14:paraId="203196BE" w14:textId="5C9E0DF7" w:rsidR="00710C06" w:rsidRPr="00FC734F" w:rsidRDefault="00710C06" w:rsidP="00710C06">
            <w:pPr>
              <w:tabs>
                <w:tab w:val="decimal" w:pos="697"/>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33</w:t>
            </w:r>
          </w:p>
        </w:tc>
      </w:tr>
      <w:tr w:rsidR="00710C06" w:rsidRPr="00E44283" w14:paraId="22C5E6D7" w14:textId="77777777" w:rsidTr="00710C06">
        <w:tc>
          <w:tcPr>
            <w:tcW w:w="2820" w:type="dxa"/>
            <w:tcBorders>
              <w:top w:val="nil"/>
              <w:left w:val="nil"/>
              <w:bottom w:val="nil"/>
              <w:right w:val="nil"/>
            </w:tcBorders>
            <w:vAlign w:val="bottom"/>
          </w:tcPr>
          <w:p w14:paraId="62BCBCFF" w14:textId="77777777" w:rsidR="00710C06" w:rsidRPr="00E44283" w:rsidRDefault="00710C06" w:rsidP="00710C06">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7DAB76FF" w14:textId="0173C60A" w:rsidR="00710C06" w:rsidRPr="00FC734F" w:rsidRDefault="00710C06" w:rsidP="00710C06">
            <w:pPr>
              <w:tabs>
                <w:tab w:val="decimal" w:pos="668"/>
              </w:tabs>
              <w:spacing w:line="240" w:lineRule="exact"/>
              <w:rPr>
                <w:rFonts w:ascii="CordiaUPC" w:hAnsi="CordiaUPC" w:cs="CordiaUPC"/>
                <w:sz w:val="26"/>
                <w:szCs w:val="26"/>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36011836" w14:textId="5F399F5D"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1134" w:type="dxa"/>
            <w:tcBorders>
              <w:top w:val="nil"/>
              <w:left w:val="nil"/>
              <w:bottom w:val="nil"/>
              <w:right w:val="nil"/>
            </w:tcBorders>
            <w:vAlign w:val="bottom"/>
          </w:tcPr>
          <w:p w14:paraId="630AA7F5" w14:textId="61029D81"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1134" w:type="dxa"/>
            <w:tcBorders>
              <w:top w:val="nil"/>
              <w:left w:val="nil"/>
              <w:bottom w:val="nil"/>
              <w:right w:val="nil"/>
            </w:tcBorders>
            <w:vAlign w:val="bottom"/>
          </w:tcPr>
          <w:p w14:paraId="2ADA41C4" w14:textId="7D966D07"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1219B4ED" w14:textId="7F6A1BAF"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7F3EAED4" w14:textId="4D52CC51" w:rsidR="00710C06" w:rsidRPr="00FC734F" w:rsidRDefault="00710C06" w:rsidP="00710C06">
            <w:pPr>
              <w:tabs>
                <w:tab w:val="decimal" w:pos="697"/>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r>
      <w:tr w:rsidR="00710C06" w:rsidRPr="00E44283" w14:paraId="5F58868E" w14:textId="77777777" w:rsidTr="00710C06">
        <w:tc>
          <w:tcPr>
            <w:tcW w:w="2820" w:type="dxa"/>
            <w:tcBorders>
              <w:top w:val="nil"/>
              <w:left w:val="nil"/>
              <w:bottom w:val="nil"/>
              <w:right w:val="nil"/>
            </w:tcBorders>
            <w:vAlign w:val="bottom"/>
          </w:tcPr>
          <w:p w14:paraId="1D358845" w14:textId="77777777" w:rsidR="00710C06" w:rsidRPr="00E44283" w:rsidRDefault="00710C06" w:rsidP="00710C06">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tcPr>
          <w:p w14:paraId="29B98174" w14:textId="33E9B0C8" w:rsidR="00710C06" w:rsidRPr="00FC734F" w:rsidRDefault="00710C06" w:rsidP="00710C06">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tcPr>
          <w:p w14:paraId="4CA8166E" w14:textId="6B76B423" w:rsidR="00710C06" w:rsidRPr="00FC734F" w:rsidRDefault="00710C06" w:rsidP="00710C06">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w:t>
            </w:r>
          </w:p>
        </w:tc>
        <w:tc>
          <w:tcPr>
            <w:tcW w:w="1134" w:type="dxa"/>
            <w:tcBorders>
              <w:top w:val="nil"/>
              <w:left w:val="nil"/>
              <w:bottom w:val="nil"/>
              <w:right w:val="nil"/>
            </w:tcBorders>
          </w:tcPr>
          <w:p w14:paraId="67716B40" w14:textId="7435ED76"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560</w:t>
            </w:r>
          </w:p>
        </w:tc>
        <w:tc>
          <w:tcPr>
            <w:tcW w:w="1134" w:type="dxa"/>
            <w:tcBorders>
              <w:top w:val="nil"/>
              <w:left w:val="nil"/>
              <w:bottom w:val="nil"/>
              <w:right w:val="nil"/>
            </w:tcBorders>
          </w:tcPr>
          <w:p w14:paraId="052C68AB" w14:textId="63235C02"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tcPr>
          <w:p w14:paraId="13B8299D" w14:textId="7A3F1F32"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1276" w:type="dxa"/>
            <w:tcBorders>
              <w:top w:val="nil"/>
              <w:left w:val="nil"/>
              <w:bottom w:val="nil"/>
              <w:right w:val="nil"/>
            </w:tcBorders>
          </w:tcPr>
          <w:p w14:paraId="1B211613" w14:textId="315174BB" w:rsidR="00710C06" w:rsidRPr="00FC734F" w:rsidRDefault="00710C06" w:rsidP="00710C06">
            <w:pPr>
              <w:tabs>
                <w:tab w:val="decimal" w:pos="697"/>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r>
      <w:tr w:rsidR="00710C06" w:rsidRPr="00E44283" w14:paraId="7DA4C1CA" w14:textId="77777777" w:rsidTr="00710C06">
        <w:tc>
          <w:tcPr>
            <w:tcW w:w="2820" w:type="dxa"/>
            <w:tcBorders>
              <w:top w:val="nil"/>
              <w:left w:val="nil"/>
              <w:bottom w:val="nil"/>
              <w:right w:val="nil"/>
            </w:tcBorders>
            <w:vAlign w:val="bottom"/>
          </w:tcPr>
          <w:p w14:paraId="622EE381" w14:textId="0F00D7F4" w:rsidR="00710C06" w:rsidRPr="00297914" w:rsidRDefault="00297914" w:rsidP="00297914">
            <w:pPr>
              <w:tabs>
                <w:tab w:val="left" w:pos="252"/>
              </w:tabs>
              <w:spacing w:line="240" w:lineRule="exact"/>
              <w:ind w:left="-18" w:right="-108"/>
              <w:rPr>
                <w:rFonts w:ascii="CordiaUPC" w:hAnsi="CordiaUPC" w:cs="CordiaUPC"/>
                <w:spacing w:val="-6"/>
                <w:sz w:val="26"/>
                <w:szCs w:val="26"/>
                <w:lang w:val="en-US"/>
              </w:rPr>
            </w:pPr>
            <w:r>
              <w:rPr>
                <w:rFonts w:ascii="CordiaUPC" w:hAnsi="CordiaUPC" w:cs="CordiaUPC"/>
                <w:sz w:val="26"/>
                <w:szCs w:val="26"/>
                <w:lang w:val="en-US"/>
              </w:rPr>
              <w:t>4</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00710C06" w:rsidRPr="00297914">
              <w:rPr>
                <w:rFonts w:ascii="CordiaUPC" w:hAnsi="CordiaUPC" w:cs="CordiaUPC" w:hint="cs"/>
                <w:spacing w:val="-6"/>
                <w:sz w:val="26"/>
                <w:szCs w:val="26"/>
                <w:lang w:val="en-US"/>
              </w:rPr>
              <w:t xml:space="preserve">Key management personnel  </w:t>
            </w:r>
          </w:p>
          <w:p w14:paraId="3BDAB79C" w14:textId="77777777" w:rsidR="00710C06" w:rsidRPr="00E44283" w:rsidRDefault="00710C06" w:rsidP="00710C06">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50C2BD27" w14:textId="5AB1D35C" w:rsidR="00710C06" w:rsidRPr="00FC734F" w:rsidRDefault="00710C06" w:rsidP="00710C06">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1</w:t>
            </w:r>
          </w:p>
        </w:tc>
        <w:tc>
          <w:tcPr>
            <w:tcW w:w="992" w:type="dxa"/>
            <w:tcBorders>
              <w:top w:val="nil"/>
              <w:left w:val="nil"/>
              <w:bottom w:val="nil"/>
              <w:right w:val="nil"/>
            </w:tcBorders>
            <w:vAlign w:val="bottom"/>
          </w:tcPr>
          <w:p w14:paraId="59DF6712" w14:textId="54055661" w:rsidR="00710C06" w:rsidRPr="00FC734F" w:rsidRDefault="00710C06" w:rsidP="00710C06">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2</w:t>
            </w:r>
          </w:p>
        </w:tc>
        <w:tc>
          <w:tcPr>
            <w:tcW w:w="1134" w:type="dxa"/>
            <w:tcBorders>
              <w:top w:val="nil"/>
              <w:left w:val="nil"/>
              <w:bottom w:val="nil"/>
              <w:right w:val="nil"/>
            </w:tcBorders>
            <w:vAlign w:val="bottom"/>
          </w:tcPr>
          <w:p w14:paraId="6A81F893" w14:textId="1B2362BF"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172A13D8" w14:textId="281FA4B7"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44480349" w14:textId="2BE20F46"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19B2DBBE" w14:textId="71212C5C" w:rsidR="00710C06" w:rsidRPr="00FC734F" w:rsidRDefault="00710C06" w:rsidP="00710C06">
            <w:pPr>
              <w:tabs>
                <w:tab w:val="decimal" w:pos="697"/>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r>
      <w:tr w:rsidR="00710C06" w:rsidRPr="00E44283" w14:paraId="14FD9741" w14:textId="77777777" w:rsidTr="00710C06">
        <w:tc>
          <w:tcPr>
            <w:tcW w:w="2820" w:type="dxa"/>
            <w:tcBorders>
              <w:top w:val="nil"/>
              <w:left w:val="nil"/>
              <w:bottom w:val="nil"/>
              <w:right w:val="nil"/>
            </w:tcBorders>
            <w:vAlign w:val="bottom"/>
          </w:tcPr>
          <w:p w14:paraId="34AB644F" w14:textId="77777777" w:rsidR="00710C06" w:rsidRPr="00E44283" w:rsidRDefault="00710C06" w:rsidP="00710C06">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tcPr>
          <w:p w14:paraId="2E340357" w14:textId="11C4A24E" w:rsidR="00710C06" w:rsidRPr="00FC734F" w:rsidRDefault="00710C06" w:rsidP="00710C06">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1,222</w:t>
            </w:r>
          </w:p>
        </w:tc>
        <w:tc>
          <w:tcPr>
            <w:tcW w:w="992" w:type="dxa"/>
            <w:tcBorders>
              <w:top w:val="nil"/>
              <w:left w:val="nil"/>
              <w:bottom w:val="nil"/>
              <w:right w:val="nil"/>
            </w:tcBorders>
          </w:tcPr>
          <w:p w14:paraId="1C70F5E0" w14:textId="12A2591A" w:rsidR="00710C06" w:rsidRPr="00FC734F" w:rsidRDefault="00710C06" w:rsidP="00710C06">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581</w:t>
            </w:r>
          </w:p>
        </w:tc>
        <w:tc>
          <w:tcPr>
            <w:tcW w:w="1134" w:type="dxa"/>
            <w:tcBorders>
              <w:top w:val="nil"/>
              <w:left w:val="nil"/>
              <w:bottom w:val="nil"/>
              <w:right w:val="nil"/>
            </w:tcBorders>
          </w:tcPr>
          <w:p w14:paraId="349560FA" w14:textId="4DD1476D"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965</w:t>
            </w:r>
          </w:p>
        </w:tc>
        <w:tc>
          <w:tcPr>
            <w:tcW w:w="1134" w:type="dxa"/>
            <w:tcBorders>
              <w:top w:val="nil"/>
              <w:left w:val="nil"/>
              <w:bottom w:val="nil"/>
              <w:right w:val="nil"/>
            </w:tcBorders>
          </w:tcPr>
          <w:p w14:paraId="61B61F0D" w14:textId="60DD04C9" w:rsidR="00710C06" w:rsidRPr="00FC734F" w:rsidRDefault="00710C06" w:rsidP="00710C06">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tcPr>
          <w:p w14:paraId="22D21376" w14:textId="10C27DD6" w:rsidR="00710C06" w:rsidRPr="00FC734F" w:rsidRDefault="00710C06" w:rsidP="00710C06">
            <w:pPr>
              <w:tabs>
                <w:tab w:val="decimal" w:pos="668"/>
              </w:tabs>
              <w:spacing w:line="240" w:lineRule="exact"/>
              <w:rPr>
                <w:rFonts w:ascii="CordiaUPC" w:hAnsi="CordiaUPC" w:cs="CordiaUPC"/>
                <w:sz w:val="26"/>
                <w:szCs w:val="26"/>
                <w:cs/>
                <w:lang w:val="en-US"/>
              </w:rPr>
            </w:pPr>
            <w:r w:rsidRPr="0076344C">
              <w:rPr>
                <w:rFonts w:ascii="CordiaUPC" w:eastAsia="Times New Roman" w:hAnsi="CordiaUPC" w:cs="CordiaUPC" w:hint="cs"/>
                <w:sz w:val="26"/>
                <w:szCs w:val="26"/>
                <w:lang w:val="en-US"/>
              </w:rPr>
              <w:t>118</w:t>
            </w:r>
          </w:p>
        </w:tc>
        <w:tc>
          <w:tcPr>
            <w:tcW w:w="1276" w:type="dxa"/>
            <w:tcBorders>
              <w:top w:val="nil"/>
              <w:left w:val="nil"/>
              <w:bottom w:val="nil"/>
              <w:right w:val="nil"/>
            </w:tcBorders>
          </w:tcPr>
          <w:p w14:paraId="70415242" w14:textId="24B30811" w:rsidR="00710C06" w:rsidRPr="00FC734F" w:rsidRDefault="00710C06" w:rsidP="00710C06">
            <w:pPr>
              <w:tabs>
                <w:tab w:val="decimal" w:pos="697"/>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544</w:t>
            </w:r>
          </w:p>
        </w:tc>
      </w:tr>
    </w:tbl>
    <w:p w14:paraId="35C3FC60" w14:textId="3AB5B95B" w:rsidR="00710C06" w:rsidRDefault="00710C06">
      <w:pPr>
        <w:spacing w:line="240" w:lineRule="auto"/>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297914" w:rsidRPr="00E44283" w14:paraId="434C598F" w14:textId="77777777" w:rsidTr="006B1FE8">
        <w:trPr>
          <w:tblHeader/>
        </w:trPr>
        <w:tc>
          <w:tcPr>
            <w:tcW w:w="2820" w:type="dxa"/>
            <w:tcBorders>
              <w:top w:val="nil"/>
              <w:left w:val="nil"/>
              <w:bottom w:val="nil"/>
              <w:right w:val="nil"/>
            </w:tcBorders>
            <w:vAlign w:val="bottom"/>
          </w:tcPr>
          <w:p w14:paraId="2207ED5B" w14:textId="77777777" w:rsidR="00297914" w:rsidRPr="00E44283" w:rsidRDefault="00297914" w:rsidP="006B1FE8">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25297A7A" w14:textId="77777777" w:rsidR="00297914" w:rsidRPr="00FC734F" w:rsidRDefault="00297914" w:rsidP="006B1FE8">
            <w:pPr>
              <w:spacing w:line="240" w:lineRule="exact"/>
              <w:ind w:left="-37" w:right="-28"/>
              <w:jc w:val="center"/>
              <w:rPr>
                <w:rFonts w:ascii="CordiaUPC" w:hAnsi="CordiaUPC" w:cs="CordiaUPC"/>
                <w:b/>
                <w:bCs/>
                <w:sz w:val="26"/>
                <w:szCs w:val="26"/>
                <w:lang w:val="en-US"/>
              </w:rPr>
            </w:pPr>
            <w:r w:rsidRPr="00FC734F">
              <w:rPr>
                <w:rFonts w:ascii="CordiaUPC" w:eastAsia="Times New Roman" w:hAnsi="CordiaUPC" w:cs="CordiaUPC" w:hint="cs"/>
                <w:b/>
                <w:bCs/>
                <w:sz w:val="26"/>
                <w:szCs w:val="26"/>
                <w:lang w:val="en-US"/>
              </w:rPr>
              <w:t>Bank only</w:t>
            </w:r>
          </w:p>
        </w:tc>
      </w:tr>
      <w:tr w:rsidR="00297914" w:rsidRPr="00E44283" w14:paraId="7863506A" w14:textId="77777777" w:rsidTr="006B1FE8">
        <w:trPr>
          <w:tblHeader/>
        </w:trPr>
        <w:tc>
          <w:tcPr>
            <w:tcW w:w="2820" w:type="dxa"/>
            <w:tcBorders>
              <w:top w:val="nil"/>
              <w:left w:val="nil"/>
              <w:bottom w:val="nil"/>
              <w:right w:val="nil"/>
            </w:tcBorders>
            <w:vAlign w:val="bottom"/>
          </w:tcPr>
          <w:p w14:paraId="6314A87A" w14:textId="77777777" w:rsidR="00297914" w:rsidRPr="00E44283" w:rsidRDefault="00297914" w:rsidP="006B1FE8">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2A902EE2" w14:textId="501C5EAF" w:rsidR="00297914" w:rsidRPr="00FC734F" w:rsidRDefault="00297914" w:rsidP="006B1FE8">
            <w:pPr>
              <w:spacing w:line="240" w:lineRule="exact"/>
              <w:ind w:left="-37" w:right="-28"/>
              <w:jc w:val="center"/>
              <w:rPr>
                <w:rFonts w:ascii="CordiaUPC" w:hAnsi="CordiaUPC" w:cs="CordiaUPC"/>
                <w:sz w:val="26"/>
                <w:szCs w:val="26"/>
              </w:rPr>
            </w:pPr>
            <w:r>
              <w:rPr>
                <w:rFonts w:ascii="CordiaUPC" w:eastAsia="Times New Roman" w:hAnsi="CordiaUPC" w:cs="CordiaUPC"/>
                <w:sz w:val="26"/>
                <w:szCs w:val="26"/>
              </w:rPr>
              <w:t>Six</w:t>
            </w:r>
            <w:r w:rsidRPr="00FC734F">
              <w:rPr>
                <w:rFonts w:ascii="CordiaUPC" w:eastAsia="Times New Roman" w:hAnsi="CordiaUPC" w:cs="CordiaUPC" w:hint="cs"/>
                <w:sz w:val="26"/>
                <w:szCs w:val="26"/>
              </w:rPr>
              <w:t>-month period ended 3</w:t>
            </w:r>
            <w:r>
              <w:rPr>
                <w:rFonts w:ascii="CordiaUPC" w:eastAsia="Times New Roman" w:hAnsi="CordiaUPC" w:cs="CordiaUPC"/>
                <w:sz w:val="26"/>
                <w:szCs w:val="26"/>
              </w:rPr>
              <w:t>0</w:t>
            </w:r>
            <w:r w:rsidRPr="00FC734F">
              <w:rPr>
                <w:rFonts w:ascii="CordiaUPC" w:eastAsia="Times New Roman" w:hAnsi="CordiaUPC" w:cs="CordiaUPC" w:hint="cs"/>
                <w:sz w:val="26"/>
                <w:szCs w:val="26"/>
              </w:rPr>
              <w:t xml:space="preserve"> </w:t>
            </w:r>
            <w:r>
              <w:rPr>
                <w:rFonts w:ascii="CordiaUPC" w:eastAsia="Times New Roman" w:hAnsi="CordiaUPC" w:cs="CordiaUPC"/>
                <w:sz w:val="26"/>
                <w:szCs w:val="26"/>
              </w:rPr>
              <w:t>June</w:t>
            </w:r>
            <w:r w:rsidRPr="00FC734F">
              <w:rPr>
                <w:rFonts w:ascii="CordiaUPC" w:eastAsia="Times New Roman" w:hAnsi="CordiaUPC" w:cs="CordiaUPC" w:hint="cs"/>
                <w:sz w:val="26"/>
                <w:szCs w:val="26"/>
              </w:rPr>
              <w:t xml:space="preserve"> 202</w:t>
            </w:r>
            <w:r w:rsidRPr="00FC734F">
              <w:rPr>
                <w:rFonts w:ascii="CordiaUPC" w:eastAsia="Times New Roman" w:hAnsi="CordiaUPC" w:cs="CordiaUPC"/>
                <w:sz w:val="26"/>
                <w:szCs w:val="26"/>
              </w:rPr>
              <w:t>1</w:t>
            </w:r>
          </w:p>
        </w:tc>
      </w:tr>
      <w:tr w:rsidR="00297914" w:rsidRPr="00E44283" w14:paraId="722594CB" w14:textId="77777777" w:rsidTr="006B1FE8">
        <w:trPr>
          <w:tblHeader/>
        </w:trPr>
        <w:tc>
          <w:tcPr>
            <w:tcW w:w="2820" w:type="dxa"/>
            <w:tcBorders>
              <w:top w:val="nil"/>
              <w:left w:val="nil"/>
              <w:bottom w:val="nil"/>
              <w:right w:val="nil"/>
            </w:tcBorders>
            <w:vAlign w:val="bottom"/>
          </w:tcPr>
          <w:p w14:paraId="1510FB2E" w14:textId="77777777" w:rsidR="00297914" w:rsidRPr="00E44283" w:rsidRDefault="00297914" w:rsidP="006B1FE8">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4780D32D" w14:textId="77777777" w:rsidR="00297914" w:rsidRPr="00E44283" w:rsidRDefault="00297914" w:rsidP="006B1FE8">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3432396B" w14:textId="77777777" w:rsidR="00297914" w:rsidRPr="00E44283" w:rsidRDefault="00297914" w:rsidP="006B1FE8">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05D19012" w14:textId="77777777" w:rsidR="00297914" w:rsidRPr="00E44283" w:rsidRDefault="00297914" w:rsidP="006B1FE8">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5390BFFB" w14:textId="77777777" w:rsidR="00297914" w:rsidRPr="00E44283" w:rsidRDefault="00297914" w:rsidP="006B1FE8">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7321D7EC" w14:textId="77777777" w:rsidR="00297914" w:rsidRPr="00E44283" w:rsidRDefault="00297914" w:rsidP="006B1FE8">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74656D78" w14:textId="77777777" w:rsidR="00297914" w:rsidRPr="00E44283" w:rsidRDefault="00297914" w:rsidP="006B1FE8">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297914" w:rsidRPr="00E44283" w14:paraId="0F95CD59" w14:textId="77777777" w:rsidTr="006B1FE8">
        <w:trPr>
          <w:tblHeader/>
        </w:trPr>
        <w:tc>
          <w:tcPr>
            <w:tcW w:w="2820" w:type="dxa"/>
            <w:tcBorders>
              <w:top w:val="nil"/>
              <w:left w:val="nil"/>
              <w:bottom w:val="nil"/>
              <w:right w:val="nil"/>
            </w:tcBorders>
            <w:vAlign w:val="bottom"/>
          </w:tcPr>
          <w:p w14:paraId="26CA27DC" w14:textId="77777777" w:rsidR="00297914" w:rsidRPr="00E44283" w:rsidRDefault="00297914" w:rsidP="006B1FE8">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3467DCFE" w14:textId="77777777" w:rsidR="00297914" w:rsidRPr="00E44283" w:rsidRDefault="00297914" w:rsidP="006B1FE8">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9A4FD7" w:rsidRPr="00E44283" w14:paraId="72000174" w14:textId="77777777" w:rsidTr="006B1FE8">
        <w:tc>
          <w:tcPr>
            <w:tcW w:w="2820" w:type="dxa"/>
            <w:tcBorders>
              <w:top w:val="nil"/>
              <w:left w:val="nil"/>
              <w:bottom w:val="nil"/>
              <w:right w:val="nil"/>
            </w:tcBorders>
            <w:vAlign w:val="bottom"/>
          </w:tcPr>
          <w:p w14:paraId="00F39758" w14:textId="1503F6C1" w:rsidR="009A4FD7" w:rsidRPr="00297914" w:rsidRDefault="009A4FD7" w:rsidP="009A4FD7">
            <w:pPr>
              <w:tabs>
                <w:tab w:val="left" w:pos="252"/>
              </w:tabs>
              <w:spacing w:line="240" w:lineRule="exact"/>
              <w:ind w:left="-18"/>
              <w:rPr>
                <w:rFonts w:ascii="CordiaUPC" w:hAnsi="CordiaUPC" w:cs="CordiaUPC"/>
                <w:sz w:val="26"/>
                <w:szCs w:val="26"/>
              </w:rPr>
            </w:pPr>
            <w:r>
              <w:rPr>
                <w:rFonts w:ascii="CordiaUPC" w:hAnsi="CordiaUPC" w:cs="CordiaUPC"/>
                <w:sz w:val="26"/>
                <w:szCs w:val="26"/>
                <w:lang w:val="en-US"/>
              </w:rPr>
              <w:t>1</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1C01AD70" w14:textId="06302907"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85</w:t>
            </w:r>
          </w:p>
        </w:tc>
        <w:tc>
          <w:tcPr>
            <w:tcW w:w="992" w:type="dxa"/>
            <w:tcBorders>
              <w:top w:val="nil"/>
              <w:left w:val="nil"/>
              <w:bottom w:val="nil"/>
              <w:right w:val="nil"/>
            </w:tcBorders>
            <w:vAlign w:val="bottom"/>
          </w:tcPr>
          <w:p w14:paraId="07676A73" w14:textId="00A2AFF6"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256B64B4" w14:textId="7C452F9A" w:rsidR="009A4FD7" w:rsidRPr="00E44283" w:rsidRDefault="009A4FD7" w:rsidP="009A4FD7">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240321F3" w14:textId="054032D7" w:rsidR="009A4FD7" w:rsidRPr="00E44283" w:rsidRDefault="009A4FD7" w:rsidP="009A4FD7">
            <w:pPr>
              <w:tabs>
                <w:tab w:val="decimal" w:pos="663"/>
              </w:tabs>
              <w:spacing w:line="240" w:lineRule="exact"/>
              <w:rPr>
                <w:rFonts w:ascii="CordiaUPC" w:hAnsi="CordiaUPC" w:cs="CordiaUPC"/>
                <w:sz w:val="26"/>
                <w:szCs w:val="26"/>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273A2D3A" w14:textId="0AEB25EB" w:rsidR="009A4FD7" w:rsidRPr="00E44283" w:rsidRDefault="009A4FD7" w:rsidP="009A4FD7">
            <w:pPr>
              <w:tabs>
                <w:tab w:val="decimal" w:pos="680"/>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7DE5BFE7" w14:textId="7A1A6A9B" w:rsidR="009A4FD7" w:rsidRPr="00E44283" w:rsidRDefault="009A4FD7" w:rsidP="009A4FD7">
            <w:pPr>
              <w:tabs>
                <w:tab w:val="decimal" w:pos="697"/>
              </w:tabs>
              <w:spacing w:line="240" w:lineRule="exact"/>
              <w:rPr>
                <w:rFonts w:ascii="CordiaUPC" w:hAnsi="CordiaUPC" w:cs="CordiaUPC"/>
                <w:sz w:val="26"/>
                <w:szCs w:val="26"/>
                <w:lang w:val="en-US" w:bidi="th-TH"/>
              </w:rPr>
            </w:pPr>
            <w:r>
              <w:rPr>
                <w:rFonts w:ascii="CordiaUPC" w:hAnsi="CordiaUPC" w:cs="CordiaUPC"/>
                <w:sz w:val="26"/>
                <w:szCs w:val="26"/>
              </w:rPr>
              <w:t>17</w:t>
            </w:r>
          </w:p>
        </w:tc>
      </w:tr>
      <w:tr w:rsidR="00B73C0A" w:rsidRPr="00E44283" w14:paraId="174F91E8" w14:textId="77777777" w:rsidTr="006B1FE8">
        <w:tc>
          <w:tcPr>
            <w:tcW w:w="2820" w:type="dxa"/>
            <w:tcBorders>
              <w:top w:val="nil"/>
              <w:left w:val="nil"/>
              <w:bottom w:val="nil"/>
              <w:right w:val="nil"/>
            </w:tcBorders>
            <w:vAlign w:val="bottom"/>
          </w:tcPr>
          <w:p w14:paraId="0544C365" w14:textId="77777777" w:rsidR="00B73C0A" w:rsidRPr="00E44283" w:rsidRDefault="00B73C0A" w:rsidP="00B73C0A">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3A089DBC" w14:textId="4AC45F26" w:rsidR="00B73C0A" w:rsidRPr="00B73C0A" w:rsidRDefault="00B73C0A" w:rsidP="00B73C0A">
            <w:pPr>
              <w:tabs>
                <w:tab w:val="decimal" w:pos="668"/>
              </w:tabs>
              <w:spacing w:line="240" w:lineRule="exact"/>
              <w:rPr>
                <w:rFonts w:ascii="CordiaUPC" w:hAnsi="CordiaUPC" w:cs="CordiaUPC"/>
                <w:sz w:val="26"/>
                <w:szCs w:val="26"/>
                <w:cs/>
                <w:lang w:val="en-US"/>
              </w:rPr>
            </w:pPr>
            <w:r w:rsidRPr="00B73C0A">
              <w:rPr>
                <w:rFonts w:ascii="CordiaUPC" w:hAnsi="CordiaUPC" w:cs="CordiaUPC"/>
                <w:sz w:val="26"/>
                <w:szCs w:val="26"/>
                <w:lang w:val="en-US"/>
              </w:rPr>
              <w:t>278</w:t>
            </w:r>
          </w:p>
        </w:tc>
        <w:tc>
          <w:tcPr>
            <w:tcW w:w="992" w:type="dxa"/>
            <w:tcBorders>
              <w:top w:val="nil"/>
              <w:left w:val="nil"/>
              <w:bottom w:val="nil"/>
              <w:right w:val="nil"/>
            </w:tcBorders>
            <w:vAlign w:val="bottom"/>
          </w:tcPr>
          <w:p w14:paraId="7797F6EE" w14:textId="6A831DC7"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134" w:type="dxa"/>
            <w:tcBorders>
              <w:top w:val="nil"/>
              <w:left w:val="nil"/>
              <w:bottom w:val="nil"/>
              <w:right w:val="nil"/>
            </w:tcBorders>
            <w:vAlign w:val="bottom"/>
          </w:tcPr>
          <w:p w14:paraId="1BE90D29" w14:textId="431A477D"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393</w:t>
            </w:r>
          </w:p>
        </w:tc>
        <w:tc>
          <w:tcPr>
            <w:tcW w:w="1134" w:type="dxa"/>
            <w:tcBorders>
              <w:top w:val="nil"/>
              <w:left w:val="nil"/>
              <w:bottom w:val="nil"/>
              <w:right w:val="nil"/>
            </w:tcBorders>
            <w:vAlign w:val="bottom"/>
          </w:tcPr>
          <w:p w14:paraId="56AAABBE" w14:textId="406A7E26" w:rsidR="00B73C0A" w:rsidRPr="00B73C0A" w:rsidRDefault="00560610" w:rsidP="00B73C0A">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196</w:t>
            </w:r>
          </w:p>
        </w:tc>
        <w:tc>
          <w:tcPr>
            <w:tcW w:w="992" w:type="dxa"/>
            <w:tcBorders>
              <w:top w:val="nil"/>
              <w:left w:val="nil"/>
              <w:bottom w:val="nil"/>
              <w:right w:val="nil"/>
            </w:tcBorders>
            <w:vAlign w:val="bottom"/>
          </w:tcPr>
          <w:p w14:paraId="6C8B8DA9" w14:textId="3663B5C8"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1,219</w:t>
            </w:r>
          </w:p>
        </w:tc>
        <w:tc>
          <w:tcPr>
            <w:tcW w:w="1276" w:type="dxa"/>
            <w:tcBorders>
              <w:top w:val="nil"/>
              <w:left w:val="nil"/>
              <w:bottom w:val="nil"/>
              <w:right w:val="nil"/>
            </w:tcBorders>
            <w:vAlign w:val="bottom"/>
          </w:tcPr>
          <w:p w14:paraId="40C66CFA" w14:textId="5C057214" w:rsidR="00B73C0A" w:rsidRPr="00B73C0A" w:rsidRDefault="00560610" w:rsidP="00B73C0A">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37</w:t>
            </w:r>
          </w:p>
        </w:tc>
      </w:tr>
      <w:tr w:rsidR="00B73C0A" w:rsidRPr="00E44283" w14:paraId="3CE8A8B5" w14:textId="77777777" w:rsidTr="006B1FE8">
        <w:tc>
          <w:tcPr>
            <w:tcW w:w="2820" w:type="dxa"/>
            <w:tcBorders>
              <w:top w:val="nil"/>
              <w:left w:val="nil"/>
              <w:bottom w:val="nil"/>
              <w:right w:val="nil"/>
            </w:tcBorders>
            <w:vAlign w:val="bottom"/>
          </w:tcPr>
          <w:p w14:paraId="629D3803" w14:textId="77777777" w:rsidR="00B73C0A" w:rsidRPr="00E44283" w:rsidRDefault="00B73C0A" w:rsidP="00B73C0A">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447AB6E9" w14:textId="31487ADC" w:rsidR="00B73C0A" w:rsidRPr="00B73C0A" w:rsidRDefault="00B73C0A" w:rsidP="00B73C0A">
            <w:pPr>
              <w:tabs>
                <w:tab w:val="decimal" w:pos="668"/>
              </w:tabs>
              <w:spacing w:line="240" w:lineRule="exact"/>
              <w:rPr>
                <w:rFonts w:ascii="CordiaUPC" w:hAnsi="CordiaUPC" w:cs="CordiaUPC"/>
                <w:sz w:val="26"/>
                <w:szCs w:val="26"/>
                <w:lang w:val="en-US" w:bidi="th-TH"/>
              </w:rPr>
            </w:pPr>
            <w:r w:rsidRPr="00B73C0A">
              <w:rPr>
                <w:rFonts w:ascii="CordiaUPC" w:hAnsi="CordiaUPC" w:cs="CordiaUPC"/>
                <w:sz w:val="26"/>
                <w:szCs w:val="26"/>
                <w:lang w:val="en-US" w:bidi="th-TH"/>
              </w:rPr>
              <w:t>-</w:t>
            </w:r>
          </w:p>
        </w:tc>
        <w:tc>
          <w:tcPr>
            <w:tcW w:w="992" w:type="dxa"/>
            <w:tcBorders>
              <w:top w:val="nil"/>
              <w:left w:val="nil"/>
              <w:bottom w:val="nil"/>
              <w:right w:val="nil"/>
            </w:tcBorders>
            <w:vAlign w:val="bottom"/>
          </w:tcPr>
          <w:p w14:paraId="32C7F118" w14:textId="449E258F" w:rsidR="00B73C0A" w:rsidRPr="00B73C0A" w:rsidRDefault="00B73C0A" w:rsidP="00B73C0A">
            <w:pPr>
              <w:tabs>
                <w:tab w:val="decimal" w:pos="668"/>
              </w:tabs>
              <w:spacing w:line="240" w:lineRule="exact"/>
              <w:rPr>
                <w:rFonts w:ascii="CordiaUPC" w:hAnsi="CordiaUPC" w:cs="CordiaUPC"/>
                <w:sz w:val="26"/>
                <w:szCs w:val="26"/>
                <w:lang w:val="en-US" w:bidi="th-TH"/>
              </w:rPr>
            </w:pPr>
            <w:r w:rsidRPr="00B73C0A">
              <w:rPr>
                <w:rFonts w:ascii="CordiaUPC" w:hAnsi="CordiaUPC" w:cs="CordiaUPC"/>
                <w:sz w:val="26"/>
                <w:szCs w:val="26"/>
                <w:lang w:val="en-US" w:bidi="th-TH"/>
              </w:rPr>
              <w:t>-</w:t>
            </w:r>
          </w:p>
        </w:tc>
        <w:tc>
          <w:tcPr>
            <w:tcW w:w="1134" w:type="dxa"/>
            <w:tcBorders>
              <w:top w:val="nil"/>
              <w:left w:val="nil"/>
              <w:bottom w:val="nil"/>
              <w:right w:val="nil"/>
            </w:tcBorders>
            <w:vAlign w:val="bottom"/>
          </w:tcPr>
          <w:p w14:paraId="3B790780" w14:textId="0213BE69"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633</w:t>
            </w:r>
          </w:p>
        </w:tc>
        <w:tc>
          <w:tcPr>
            <w:tcW w:w="1134" w:type="dxa"/>
            <w:tcBorders>
              <w:top w:val="nil"/>
              <w:left w:val="nil"/>
              <w:bottom w:val="nil"/>
              <w:right w:val="nil"/>
            </w:tcBorders>
            <w:vAlign w:val="bottom"/>
          </w:tcPr>
          <w:p w14:paraId="2D2194EA" w14:textId="4A7C855B"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992" w:type="dxa"/>
            <w:tcBorders>
              <w:top w:val="nil"/>
              <w:left w:val="nil"/>
              <w:bottom w:val="nil"/>
              <w:right w:val="nil"/>
            </w:tcBorders>
            <w:vAlign w:val="bottom"/>
          </w:tcPr>
          <w:p w14:paraId="7C5A9F8F" w14:textId="2614CB48" w:rsidR="00B73C0A" w:rsidRPr="00B73C0A" w:rsidRDefault="00B73C0A" w:rsidP="00B73C0A">
            <w:pPr>
              <w:tabs>
                <w:tab w:val="decimal" w:pos="668"/>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c>
          <w:tcPr>
            <w:tcW w:w="1276" w:type="dxa"/>
            <w:tcBorders>
              <w:top w:val="nil"/>
              <w:left w:val="nil"/>
              <w:bottom w:val="nil"/>
              <w:right w:val="nil"/>
            </w:tcBorders>
            <w:vAlign w:val="bottom"/>
          </w:tcPr>
          <w:p w14:paraId="3BA826E3" w14:textId="06C73DC2" w:rsidR="00B73C0A" w:rsidRPr="00B73C0A" w:rsidRDefault="00B73C0A" w:rsidP="00B73C0A">
            <w:pPr>
              <w:tabs>
                <w:tab w:val="decimal" w:pos="697"/>
              </w:tabs>
              <w:spacing w:line="240" w:lineRule="exact"/>
              <w:rPr>
                <w:rFonts w:ascii="CordiaUPC" w:hAnsi="CordiaUPC" w:cs="CordiaUPC"/>
                <w:sz w:val="26"/>
                <w:szCs w:val="26"/>
                <w:rtl/>
                <w:cs/>
                <w:lang w:val="en-US"/>
              </w:rPr>
            </w:pPr>
            <w:r w:rsidRPr="00B73C0A">
              <w:rPr>
                <w:rFonts w:ascii="CordiaUPC" w:hAnsi="CordiaUPC" w:cs="CordiaUPC"/>
                <w:sz w:val="26"/>
                <w:szCs w:val="26"/>
                <w:lang w:val="en-US"/>
              </w:rPr>
              <w:t>-</w:t>
            </w:r>
          </w:p>
        </w:tc>
      </w:tr>
      <w:tr w:rsidR="009A4FD7" w:rsidRPr="00E44283" w14:paraId="46F2D9D5" w14:textId="77777777" w:rsidTr="006B1FE8">
        <w:tc>
          <w:tcPr>
            <w:tcW w:w="2820" w:type="dxa"/>
            <w:tcBorders>
              <w:top w:val="nil"/>
              <w:left w:val="nil"/>
              <w:bottom w:val="nil"/>
              <w:right w:val="nil"/>
            </w:tcBorders>
            <w:vAlign w:val="bottom"/>
          </w:tcPr>
          <w:p w14:paraId="449D0437" w14:textId="6F2FE475" w:rsidR="009A4FD7" w:rsidRPr="00297914" w:rsidRDefault="009A4FD7" w:rsidP="009A4FD7">
            <w:pPr>
              <w:tabs>
                <w:tab w:val="left" w:pos="252"/>
              </w:tabs>
              <w:spacing w:line="240" w:lineRule="exact"/>
              <w:ind w:left="-18" w:right="-108"/>
              <w:rPr>
                <w:rFonts w:ascii="CordiaUPC" w:hAnsi="CordiaUPC" w:cs="CordiaUPC"/>
                <w:spacing w:val="-6"/>
                <w:sz w:val="26"/>
                <w:szCs w:val="26"/>
                <w:lang w:val="en-US"/>
              </w:rPr>
            </w:pPr>
            <w:r>
              <w:rPr>
                <w:rFonts w:ascii="CordiaUPC" w:hAnsi="CordiaUPC" w:cs="CordiaUPC"/>
                <w:sz w:val="26"/>
                <w:szCs w:val="26"/>
                <w:lang w:val="en-US"/>
              </w:rPr>
              <w:t>4</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pacing w:val="-6"/>
                <w:sz w:val="26"/>
                <w:szCs w:val="26"/>
                <w:lang w:val="en-US"/>
              </w:rPr>
              <w:t xml:space="preserve">Key management personnel  </w:t>
            </w:r>
          </w:p>
          <w:p w14:paraId="56B7915D" w14:textId="77777777" w:rsidR="009A4FD7" w:rsidRPr="00E44283" w:rsidRDefault="009A4FD7" w:rsidP="009A4FD7">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5B507F64" w14:textId="61ED50CD"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1</w:t>
            </w:r>
          </w:p>
        </w:tc>
        <w:tc>
          <w:tcPr>
            <w:tcW w:w="992" w:type="dxa"/>
            <w:tcBorders>
              <w:top w:val="nil"/>
              <w:left w:val="nil"/>
              <w:bottom w:val="nil"/>
              <w:right w:val="nil"/>
            </w:tcBorders>
            <w:vAlign w:val="bottom"/>
          </w:tcPr>
          <w:p w14:paraId="3A33FAAB" w14:textId="6841A4DB"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2</w:t>
            </w:r>
          </w:p>
        </w:tc>
        <w:tc>
          <w:tcPr>
            <w:tcW w:w="1134" w:type="dxa"/>
            <w:tcBorders>
              <w:top w:val="nil"/>
              <w:left w:val="nil"/>
              <w:bottom w:val="nil"/>
              <w:right w:val="nil"/>
            </w:tcBorders>
            <w:vAlign w:val="bottom"/>
          </w:tcPr>
          <w:p w14:paraId="772435B4" w14:textId="395E6457"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134" w:type="dxa"/>
            <w:tcBorders>
              <w:top w:val="nil"/>
              <w:left w:val="nil"/>
              <w:bottom w:val="nil"/>
              <w:right w:val="nil"/>
            </w:tcBorders>
            <w:vAlign w:val="bottom"/>
          </w:tcPr>
          <w:p w14:paraId="432D3473" w14:textId="753C1DF7"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3841F592" w14:textId="1E568E0F"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1276" w:type="dxa"/>
            <w:tcBorders>
              <w:top w:val="nil"/>
              <w:left w:val="nil"/>
              <w:bottom w:val="nil"/>
              <w:right w:val="nil"/>
            </w:tcBorders>
            <w:vAlign w:val="bottom"/>
          </w:tcPr>
          <w:p w14:paraId="5576BB0E" w14:textId="79949CB4" w:rsidR="009A4FD7" w:rsidRPr="00E44283" w:rsidRDefault="009A4FD7" w:rsidP="009A4FD7">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w:t>
            </w:r>
          </w:p>
        </w:tc>
      </w:tr>
      <w:tr w:rsidR="009A4FD7" w:rsidRPr="00E44283" w14:paraId="3B052337" w14:textId="77777777" w:rsidTr="006B1FE8">
        <w:tc>
          <w:tcPr>
            <w:tcW w:w="2820" w:type="dxa"/>
            <w:tcBorders>
              <w:top w:val="nil"/>
              <w:left w:val="nil"/>
              <w:bottom w:val="nil"/>
              <w:right w:val="nil"/>
            </w:tcBorders>
            <w:vAlign w:val="bottom"/>
          </w:tcPr>
          <w:p w14:paraId="6D9BA0BC" w14:textId="77777777" w:rsidR="009A4FD7" w:rsidRPr="00E44283" w:rsidRDefault="009A4FD7" w:rsidP="009A4FD7">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06723CC5" w14:textId="554C9BA0"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248</w:t>
            </w:r>
          </w:p>
        </w:tc>
        <w:tc>
          <w:tcPr>
            <w:tcW w:w="992" w:type="dxa"/>
            <w:tcBorders>
              <w:top w:val="nil"/>
              <w:left w:val="nil"/>
              <w:bottom w:val="nil"/>
              <w:right w:val="nil"/>
            </w:tcBorders>
            <w:vAlign w:val="bottom"/>
          </w:tcPr>
          <w:p w14:paraId="6791F767" w14:textId="76FB3B3D" w:rsidR="009A4FD7" w:rsidRPr="00E44283" w:rsidRDefault="009A4FD7" w:rsidP="009A4FD7">
            <w:pPr>
              <w:tabs>
                <w:tab w:val="decimal" w:pos="668"/>
              </w:tabs>
              <w:spacing w:line="240" w:lineRule="exact"/>
              <w:rPr>
                <w:rFonts w:ascii="CordiaUPC" w:hAnsi="CordiaUPC" w:cs="CordiaUPC"/>
                <w:sz w:val="26"/>
                <w:szCs w:val="26"/>
                <w:lang w:val="en-US" w:bidi="th-TH"/>
              </w:rPr>
            </w:pPr>
            <w:r>
              <w:rPr>
                <w:rFonts w:ascii="CordiaUPC" w:hAnsi="CordiaUPC" w:cs="CordiaUPC"/>
                <w:sz w:val="26"/>
                <w:szCs w:val="26"/>
              </w:rPr>
              <w:t>58</w:t>
            </w:r>
          </w:p>
        </w:tc>
        <w:tc>
          <w:tcPr>
            <w:tcW w:w="1134" w:type="dxa"/>
            <w:tcBorders>
              <w:top w:val="nil"/>
              <w:left w:val="nil"/>
              <w:bottom w:val="nil"/>
              <w:right w:val="nil"/>
            </w:tcBorders>
            <w:vAlign w:val="bottom"/>
          </w:tcPr>
          <w:p w14:paraId="65CD2034" w14:textId="1F1C8581"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24</w:t>
            </w:r>
          </w:p>
        </w:tc>
        <w:tc>
          <w:tcPr>
            <w:tcW w:w="1134" w:type="dxa"/>
            <w:tcBorders>
              <w:top w:val="nil"/>
              <w:left w:val="nil"/>
              <w:bottom w:val="nil"/>
              <w:right w:val="nil"/>
            </w:tcBorders>
            <w:vAlign w:val="bottom"/>
          </w:tcPr>
          <w:p w14:paraId="0959596A" w14:textId="243A6089" w:rsidR="009A4FD7" w:rsidRPr="00E44283" w:rsidRDefault="009A4FD7" w:rsidP="009A4FD7">
            <w:pPr>
              <w:tabs>
                <w:tab w:val="decimal" w:pos="668"/>
              </w:tabs>
              <w:spacing w:line="240" w:lineRule="exact"/>
              <w:rPr>
                <w:rFonts w:ascii="CordiaUPC" w:hAnsi="CordiaUPC" w:cs="CordiaUPC"/>
                <w:sz w:val="26"/>
                <w:szCs w:val="26"/>
                <w:rtl/>
                <w:cs/>
                <w:lang w:val="en-US"/>
              </w:rPr>
            </w:pPr>
            <w:r>
              <w:rPr>
                <w:rFonts w:ascii="CordiaUPC" w:hAnsi="CordiaUPC" w:cs="CordiaUPC"/>
                <w:sz w:val="26"/>
                <w:szCs w:val="26"/>
              </w:rPr>
              <w:t>-</w:t>
            </w:r>
          </w:p>
        </w:tc>
        <w:tc>
          <w:tcPr>
            <w:tcW w:w="992" w:type="dxa"/>
            <w:tcBorders>
              <w:top w:val="nil"/>
              <w:left w:val="nil"/>
              <w:bottom w:val="nil"/>
              <w:right w:val="nil"/>
            </w:tcBorders>
            <w:vAlign w:val="bottom"/>
          </w:tcPr>
          <w:p w14:paraId="43C7E7E9" w14:textId="6E9623DC" w:rsidR="009A4FD7" w:rsidRPr="00E44283" w:rsidRDefault="009A4FD7" w:rsidP="009A4FD7">
            <w:pPr>
              <w:tabs>
                <w:tab w:val="decimal" w:pos="668"/>
              </w:tabs>
              <w:spacing w:line="240" w:lineRule="exact"/>
              <w:rPr>
                <w:rFonts w:ascii="CordiaUPC" w:hAnsi="CordiaUPC" w:cs="CordiaUPC"/>
                <w:sz w:val="26"/>
                <w:szCs w:val="26"/>
                <w:cs/>
                <w:lang w:val="en-US"/>
              </w:rPr>
            </w:pPr>
            <w:r>
              <w:rPr>
                <w:rFonts w:ascii="CordiaUPC" w:hAnsi="CordiaUPC" w:cs="CordiaUPC"/>
                <w:sz w:val="26"/>
                <w:szCs w:val="26"/>
              </w:rPr>
              <w:t>50</w:t>
            </w:r>
          </w:p>
        </w:tc>
        <w:tc>
          <w:tcPr>
            <w:tcW w:w="1276" w:type="dxa"/>
            <w:tcBorders>
              <w:top w:val="nil"/>
              <w:left w:val="nil"/>
              <w:bottom w:val="nil"/>
              <w:right w:val="nil"/>
            </w:tcBorders>
            <w:vAlign w:val="bottom"/>
          </w:tcPr>
          <w:p w14:paraId="6718BC85" w14:textId="10EAA2B0" w:rsidR="009A4FD7" w:rsidRPr="00E44283" w:rsidRDefault="009A4FD7" w:rsidP="009A4FD7">
            <w:pPr>
              <w:tabs>
                <w:tab w:val="decimal" w:pos="697"/>
              </w:tabs>
              <w:spacing w:line="240" w:lineRule="exact"/>
              <w:rPr>
                <w:rFonts w:ascii="CordiaUPC" w:hAnsi="CordiaUPC" w:cs="CordiaUPC"/>
                <w:sz w:val="26"/>
                <w:szCs w:val="26"/>
                <w:rtl/>
                <w:cs/>
                <w:lang w:val="en-US"/>
              </w:rPr>
            </w:pPr>
            <w:r>
              <w:rPr>
                <w:rFonts w:ascii="CordiaUPC" w:hAnsi="CordiaUPC" w:cs="CordiaUPC"/>
                <w:sz w:val="26"/>
                <w:szCs w:val="26"/>
              </w:rPr>
              <w:t>163</w:t>
            </w:r>
          </w:p>
        </w:tc>
      </w:tr>
    </w:tbl>
    <w:p w14:paraId="2AD050F0" w14:textId="03CE9E5C" w:rsidR="0076344C" w:rsidRDefault="0076344C">
      <w:pPr>
        <w:rPr>
          <w:rFonts w:ascii="CordiaUPC" w:hAnsi="CordiaUPC" w:cs="CordiaUPC"/>
          <w:sz w:val="26"/>
          <w:szCs w:val="26"/>
        </w:rPr>
      </w:pPr>
    </w:p>
    <w:p w14:paraId="289DEF56" w14:textId="4DF38DC2" w:rsidR="00243A7D" w:rsidRDefault="00243A7D">
      <w:pPr>
        <w:rPr>
          <w:rFonts w:ascii="CordiaUPC" w:hAnsi="CordiaUPC" w:cs="CordiaUPC"/>
          <w:sz w:val="26"/>
          <w:szCs w:val="26"/>
        </w:rPr>
      </w:pPr>
    </w:p>
    <w:p w14:paraId="13922B50" w14:textId="77777777" w:rsidR="00243A7D" w:rsidRDefault="00243A7D">
      <w:pPr>
        <w:rPr>
          <w:rFonts w:ascii="CordiaUPC" w:hAnsi="CordiaUPC" w:cs="CordiaUPC"/>
          <w:sz w:val="26"/>
          <w:szCs w:val="26"/>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297914" w:rsidRPr="00E44283" w14:paraId="57CA1262" w14:textId="77777777" w:rsidTr="006B1FE8">
        <w:trPr>
          <w:tblHeader/>
        </w:trPr>
        <w:tc>
          <w:tcPr>
            <w:tcW w:w="2820" w:type="dxa"/>
            <w:tcBorders>
              <w:top w:val="nil"/>
              <w:left w:val="nil"/>
              <w:bottom w:val="nil"/>
              <w:right w:val="nil"/>
            </w:tcBorders>
            <w:vAlign w:val="bottom"/>
          </w:tcPr>
          <w:p w14:paraId="4735DE78" w14:textId="77777777" w:rsidR="00297914" w:rsidRPr="00E44283" w:rsidRDefault="00297914" w:rsidP="006B1FE8">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78A47283" w14:textId="77777777" w:rsidR="00297914" w:rsidRPr="00FC734F" w:rsidRDefault="00297914" w:rsidP="006B1FE8">
            <w:pPr>
              <w:spacing w:line="240" w:lineRule="exact"/>
              <w:ind w:left="-37" w:right="-28"/>
              <w:jc w:val="center"/>
              <w:rPr>
                <w:rFonts w:ascii="CordiaUPC" w:hAnsi="CordiaUPC" w:cs="CordiaUPC"/>
                <w:b/>
                <w:bCs/>
                <w:sz w:val="26"/>
                <w:szCs w:val="26"/>
                <w:lang w:val="en-US"/>
              </w:rPr>
            </w:pPr>
            <w:r w:rsidRPr="00FC734F">
              <w:rPr>
                <w:rFonts w:ascii="CordiaUPC" w:eastAsia="Times New Roman" w:hAnsi="CordiaUPC" w:cs="CordiaUPC" w:hint="cs"/>
                <w:b/>
                <w:bCs/>
                <w:sz w:val="26"/>
                <w:szCs w:val="26"/>
                <w:lang w:val="en-US"/>
              </w:rPr>
              <w:t>Bank only</w:t>
            </w:r>
          </w:p>
        </w:tc>
      </w:tr>
      <w:tr w:rsidR="00297914" w:rsidRPr="00E44283" w14:paraId="33290A73" w14:textId="77777777" w:rsidTr="006B1FE8">
        <w:trPr>
          <w:tblHeader/>
        </w:trPr>
        <w:tc>
          <w:tcPr>
            <w:tcW w:w="2820" w:type="dxa"/>
            <w:tcBorders>
              <w:top w:val="nil"/>
              <w:left w:val="nil"/>
              <w:bottom w:val="nil"/>
              <w:right w:val="nil"/>
            </w:tcBorders>
            <w:vAlign w:val="bottom"/>
          </w:tcPr>
          <w:p w14:paraId="7E30311C" w14:textId="77777777" w:rsidR="00297914" w:rsidRPr="00E44283" w:rsidRDefault="00297914" w:rsidP="006B1FE8">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19D8F483" w14:textId="345055AD" w:rsidR="00297914" w:rsidRPr="00FC734F" w:rsidRDefault="00297914" w:rsidP="006B1FE8">
            <w:pPr>
              <w:spacing w:line="240" w:lineRule="exact"/>
              <w:ind w:left="-37" w:right="-28"/>
              <w:jc w:val="center"/>
              <w:rPr>
                <w:rFonts w:ascii="CordiaUPC" w:hAnsi="CordiaUPC" w:cs="CordiaUPC"/>
                <w:sz w:val="26"/>
                <w:szCs w:val="26"/>
              </w:rPr>
            </w:pPr>
            <w:r>
              <w:rPr>
                <w:rFonts w:ascii="CordiaUPC" w:eastAsia="Times New Roman" w:hAnsi="CordiaUPC" w:cs="CordiaUPC"/>
                <w:sz w:val="26"/>
                <w:szCs w:val="26"/>
              </w:rPr>
              <w:t>Six</w:t>
            </w:r>
            <w:r w:rsidRPr="00FC734F">
              <w:rPr>
                <w:rFonts w:ascii="CordiaUPC" w:eastAsia="Times New Roman" w:hAnsi="CordiaUPC" w:cs="CordiaUPC" w:hint="cs"/>
                <w:sz w:val="26"/>
                <w:szCs w:val="26"/>
              </w:rPr>
              <w:t>-month period ended 3</w:t>
            </w:r>
            <w:r>
              <w:rPr>
                <w:rFonts w:ascii="CordiaUPC" w:eastAsia="Times New Roman" w:hAnsi="CordiaUPC" w:cs="CordiaUPC"/>
                <w:sz w:val="26"/>
                <w:szCs w:val="26"/>
              </w:rPr>
              <w:t>0</w:t>
            </w:r>
            <w:r w:rsidRPr="00FC734F">
              <w:rPr>
                <w:rFonts w:ascii="CordiaUPC" w:eastAsia="Times New Roman" w:hAnsi="CordiaUPC" w:cs="CordiaUPC" w:hint="cs"/>
                <w:sz w:val="26"/>
                <w:szCs w:val="26"/>
              </w:rPr>
              <w:t xml:space="preserve"> </w:t>
            </w:r>
            <w:r>
              <w:rPr>
                <w:rFonts w:ascii="CordiaUPC" w:eastAsia="Times New Roman" w:hAnsi="CordiaUPC" w:cs="CordiaUPC"/>
                <w:sz w:val="26"/>
                <w:szCs w:val="26"/>
              </w:rPr>
              <w:t>June</w:t>
            </w:r>
            <w:r w:rsidRPr="00FC734F">
              <w:rPr>
                <w:rFonts w:ascii="CordiaUPC" w:eastAsia="Times New Roman" w:hAnsi="CordiaUPC" w:cs="CordiaUPC" w:hint="cs"/>
                <w:sz w:val="26"/>
                <w:szCs w:val="26"/>
              </w:rPr>
              <w:t xml:space="preserve"> 202</w:t>
            </w:r>
            <w:r>
              <w:rPr>
                <w:rFonts w:ascii="CordiaUPC" w:eastAsia="Times New Roman" w:hAnsi="CordiaUPC" w:cs="CordiaUPC"/>
                <w:sz w:val="26"/>
                <w:szCs w:val="26"/>
              </w:rPr>
              <w:t>0</w:t>
            </w:r>
          </w:p>
        </w:tc>
      </w:tr>
      <w:tr w:rsidR="00297914" w:rsidRPr="00E44283" w14:paraId="670F0136" w14:textId="77777777" w:rsidTr="006B1FE8">
        <w:trPr>
          <w:tblHeader/>
        </w:trPr>
        <w:tc>
          <w:tcPr>
            <w:tcW w:w="2820" w:type="dxa"/>
            <w:tcBorders>
              <w:top w:val="nil"/>
              <w:left w:val="nil"/>
              <w:bottom w:val="nil"/>
              <w:right w:val="nil"/>
            </w:tcBorders>
            <w:vAlign w:val="bottom"/>
          </w:tcPr>
          <w:p w14:paraId="4882B4D8" w14:textId="77777777" w:rsidR="00297914" w:rsidRPr="00E44283" w:rsidRDefault="00297914" w:rsidP="006B1FE8">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59609EDB" w14:textId="77777777" w:rsidR="00297914" w:rsidRPr="00E44283" w:rsidRDefault="00297914" w:rsidP="006B1FE8">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6ABB0FF9" w14:textId="77777777" w:rsidR="00297914" w:rsidRPr="00E44283" w:rsidRDefault="00297914" w:rsidP="006B1FE8">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2560AA30" w14:textId="77777777" w:rsidR="00297914" w:rsidRPr="00E44283" w:rsidRDefault="00297914" w:rsidP="006B1FE8">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086DA80A" w14:textId="77777777" w:rsidR="00297914" w:rsidRPr="00E44283" w:rsidRDefault="00297914" w:rsidP="006B1FE8">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71D44EBD" w14:textId="77777777" w:rsidR="00297914" w:rsidRPr="00E44283" w:rsidRDefault="00297914" w:rsidP="006B1FE8">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78DD90F5" w14:textId="77777777" w:rsidR="00297914" w:rsidRPr="00E44283" w:rsidRDefault="00297914" w:rsidP="006B1FE8">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297914" w:rsidRPr="00E44283" w14:paraId="6A36214D" w14:textId="77777777" w:rsidTr="006B1FE8">
        <w:trPr>
          <w:tblHeader/>
        </w:trPr>
        <w:tc>
          <w:tcPr>
            <w:tcW w:w="2820" w:type="dxa"/>
            <w:tcBorders>
              <w:top w:val="nil"/>
              <w:left w:val="nil"/>
              <w:bottom w:val="nil"/>
              <w:right w:val="nil"/>
            </w:tcBorders>
            <w:vAlign w:val="bottom"/>
          </w:tcPr>
          <w:p w14:paraId="45AE5859" w14:textId="77777777" w:rsidR="00297914" w:rsidRPr="00E44283" w:rsidRDefault="00297914" w:rsidP="006B1FE8">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4C801F1B" w14:textId="77777777" w:rsidR="00297914" w:rsidRPr="00E44283" w:rsidRDefault="00297914" w:rsidP="006B1FE8">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297914" w:rsidRPr="00E44283" w14:paraId="548C6CA2" w14:textId="77777777" w:rsidTr="006B1FE8">
        <w:tc>
          <w:tcPr>
            <w:tcW w:w="2820" w:type="dxa"/>
            <w:tcBorders>
              <w:top w:val="nil"/>
              <w:left w:val="nil"/>
              <w:bottom w:val="nil"/>
              <w:right w:val="nil"/>
            </w:tcBorders>
            <w:vAlign w:val="bottom"/>
          </w:tcPr>
          <w:p w14:paraId="39A886A7" w14:textId="04182E81" w:rsidR="00297914" w:rsidRPr="00297914" w:rsidRDefault="00297914" w:rsidP="00297914">
            <w:pPr>
              <w:tabs>
                <w:tab w:val="left" w:pos="252"/>
              </w:tabs>
              <w:spacing w:line="240" w:lineRule="exact"/>
              <w:ind w:left="-18"/>
              <w:rPr>
                <w:rFonts w:ascii="CordiaUPC" w:hAnsi="CordiaUPC" w:cs="CordiaUPC"/>
                <w:sz w:val="26"/>
                <w:szCs w:val="26"/>
              </w:rPr>
            </w:pPr>
            <w:r>
              <w:rPr>
                <w:rFonts w:ascii="CordiaUPC" w:hAnsi="CordiaUPC" w:cs="CordiaUPC"/>
                <w:sz w:val="26"/>
                <w:szCs w:val="26"/>
                <w:lang w:val="en-US"/>
              </w:rPr>
              <w:t>1</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11427BEE" w14:textId="2438636D" w:rsidR="00297914" w:rsidRPr="00E44283" w:rsidRDefault="00297914" w:rsidP="00297914">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3E9902F9" w14:textId="224B16A1"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0F13D610" w14:textId="35AFE3A6" w:rsidR="00297914" w:rsidRPr="00E44283" w:rsidRDefault="00297914" w:rsidP="00297914">
            <w:pPr>
              <w:tabs>
                <w:tab w:val="decimal" w:pos="668"/>
              </w:tabs>
              <w:spacing w:line="240" w:lineRule="exact"/>
              <w:ind w:left="77"/>
              <w:rPr>
                <w:rFonts w:ascii="CordiaUPC" w:hAnsi="CordiaUPC" w:cs="CordiaUPC"/>
                <w:sz w:val="26"/>
                <w:szCs w:val="26"/>
                <w:rtl/>
                <w:cs/>
                <w:lang w:val="en-US"/>
              </w:rPr>
            </w:pPr>
            <w:r w:rsidRPr="0076344C">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0707E1DB" w14:textId="37BD23E2" w:rsidR="00297914" w:rsidRPr="00E44283" w:rsidRDefault="00297914" w:rsidP="00297914">
            <w:pPr>
              <w:tabs>
                <w:tab w:val="decimal" w:pos="663"/>
              </w:tabs>
              <w:spacing w:line="240" w:lineRule="exact"/>
              <w:rPr>
                <w:rFonts w:ascii="CordiaUPC" w:hAnsi="CordiaUPC" w:cs="CordiaUPC"/>
                <w:sz w:val="26"/>
                <w:szCs w:val="26"/>
                <w:cs/>
                <w:lang w:val="en-US"/>
              </w:rPr>
            </w:pPr>
            <w:r w:rsidRPr="0076344C">
              <w:rPr>
                <w:rFonts w:ascii="CordiaUPC" w:eastAsia="Times New Roman" w:hAnsi="CordiaUPC" w:cs="CordiaUPC" w:hint="cs"/>
                <w:sz w:val="26"/>
                <w:szCs w:val="26"/>
              </w:rPr>
              <w:t>-</w:t>
            </w:r>
          </w:p>
        </w:tc>
        <w:tc>
          <w:tcPr>
            <w:tcW w:w="992" w:type="dxa"/>
            <w:tcBorders>
              <w:top w:val="nil"/>
              <w:left w:val="nil"/>
              <w:bottom w:val="nil"/>
              <w:right w:val="nil"/>
            </w:tcBorders>
            <w:vAlign w:val="bottom"/>
          </w:tcPr>
          <w:p w14:paraId="54705152" w14:textId="6E166100" w:rsidR="00297914" w:rsidRPr="00E44283" w:rsidRDefault="00297914" w:rsidP="00297914">
            <w:pPr>
              <w:tabs>
                <w:tab w:val="decimal" w:pos="680"/>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rPr>
              <w:t>-</w:t>
            </w:r>
          </w:p>
        </w:tc>
        <w:tc>
          <w:tcPr>
            <w:tcW w:w="1276" w:type="dxa"/>
            <w:tcBorders>
              <w:top w:val="nil"/>
              <w:left w:val="nil"/>
              <w:bottom w:val="nil"/>
              <w:right w:val="nil"/>
            </w:tcBorders>
            <w:vAlign w:val="bottom"/>
          </w:tcPr>
          <w:p w14:paraId="73EC8A8E" w14:textId="6B943D46" w:rsidR="00297914" w:rsidRPr="00E44283" w:rsidRDefault="00297914" w:rsidP="00297914">
            <w:pPr>
              <w:tabs>
                <w:tab w:val="decimal" w:pos="697"/>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rPr>
              <w:t>25</w:t>
            </w:r>
          </w:p>
        </w:tc>
      </w:tr>
      <w:tr w:rsidR="00297914" w:rsidRPr="00E44283" w14:paraId="39AF85C8" w14:textId="77777777" w:rsidTr="006B1FE8">
        <w:tc>
          <w:tcPr>
            <w:tcW w:w="2820" w:type="dxa"/>
            <w:tcBorders>
              <w:top w:val="nil"/>
              <w:left w:val="nil"/>
              <w:bottom w:val="nil"/>
              <w:right w:val="nil"/>
            </w:tcBorders>
            <w:vAlign w:val="bottom"/>
          </w:tcPr>
          <w:p w14:paraId="2A307738" w14:textId="77777777" w:rsidR="00297914" w:rsidRPr="00E44283" w:rsidRDefault="00297914" w:rsidP="00297914">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205A5632" w14:textId="30FFA56F" w:rsidR="00297914" w:rsidRPr="00E44283" w:rsidRDefault="00297914" w:rsidP="00297914">
            <w:pPr>
              <w:tabs>
                <w:tab w:val="decimal" w:pos="668"/>
              </w:tabs>
              <w:spacing w:line="240" w:lineRule="exact"/>
              <w:rPr>
                <w:rFonts w:ascii="CordiaUPC" w:hAnsi="CordiaUPC" w:cs="CordiaUPC"/>
                <w:sz w:val="26"/>
                <w:szCs w:val="26"/>
                <w:cs/>
                <w:lang w:val="en-US"/>
              </w:rPr>
            </w:pPr>
            <w:r w:rsidRPr="0076344C">
              <w:rPr>
                <w:rFonts w:ascii="CordiaUPC" w:eastAsia="Times New Roman" w:hAnsi="CordiaUPC" w:cs="CordiaUPC" w:hint="cs"/>
                <w:sz w:val="26"/>
                <w:szCs w:val="26"/>
                <w:lang w:val="en-US"/>
              </w:rPr>
              <w:t>72</w:t>
            </w:r>
          </w:p>
        </w:tc>
        <w:tc>
          <w:tcPr>
            <w:tcW w:w="992" w:type="dxa"/>
            <w:tcBorders>
              <w:top w:val="nil"/>
              <w:left w:val="nil"/>
              <w:bottom w:val="nil"/>
              <w:right w:val="nil"/>
            </w:tcBorders>
            <w:vAlign w:val="bottom"/>
          </w:tcPr>
          <w:p w14:paraId="44A96E24" w14:textId="5A7A68AB"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68</w:t>
            </w:r>
          </w:p>
        </w:tc>
        <w:tc>
          <w:tcPr>
            <w:tcW w:w="1134" w:type="dxa"/>
            <w:tcBorders>
              <w:top w:val="nil"/>
              <w:left w:val="nil"/>
              <w:bottom w:val="nil"/>
              <w:right w:val="nil"/>
            </w:tcBorders>
            <w:vAlign w:val="bottom"/>
          </w:tcPr>
          <w:p w14:paraId="32F33AD6" w14:textId="250E3DB1"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rPr>
              <w:t>1</w:t>
            </w:r>
          </w:p>
        </w:tc>
        <w:tc>
          <w:tcPr>
            <w:tcW w:w="1134" w:type="dxa"/>
            <w:tcBorders>
              <w:top w:val="nil"/>
              <w:left w:val="nil"/>
              <w:bottom w:val="nil"/>
              <w:right w:val="nil"/>
            </w:tcBorders>
            <w:vAlign w:val="bottom"/>
          </w:tcPr>
          <w:p w14:paraId="382502D4" w14:textId="2E617369"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7EEA45BF" w14:textId="6B956141"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20,409</w:t>
            </w:r>
          </w:p>
        </w:tc>
        <w:tc>
          <w:tcPr>
            <w:tcW w:w="1276" w:type="dxa"/>
            <w:tcBorders>
              <w:top w:val="nil"/>
              <w:left w:val="nil"/>
              <w:bottom w:val="nil"/>
              <w:right w:val="nil"/>
            </w:tcBorders>
            <w:vAlign w:val="bottom"/>
          </w:tcPr>
          <w:p w14:paraId="7C829C35" w14:textId="5CC0D9D9" w:rsidR="00297914" w:rsidRPr="00E44283" w:rsidRDefault="00297914" w:rsidP="00297914">
            <w:pPr>
              <w:tabs>
                <w:tab w:val="decimal" w:pos="697"/>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4</w:t>
            </w:r>
          </w:p>
        </w:tc>
      </w:tr>
      <w:tr w:rsidR="00297914" w:rsidRPr="00E44283" w14:paraId="0A095F30" w14:textId="77777777" w:rsidTr="006B1FE8">
        <w:tc>
          <w:tcPr>
            <w:tcW w:w="2820" w:type="dxa"/>
            <w:tcBorders>
              <w:top w:val="nil"/>
              <w:left w:val="nil"/>
              <w:bottom w:val="nil"/>
              <w:right w:val="nil"/>
            </w:tcBorders>
            <w:vAlign w:val="bottom"/>
          </w:tcPr>
          <w:p w14:paraId="1DAC0C1F" w14:textId="77777777" w:rsidR="00297914" w:rsidRPr="00E44283" w:rsidRDefault="00297914" w:rsidP="00297914">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6C59B928" w14:textId="6D722E93" w:rsidR="00297914" w:rsidRPr="00E44283" w:rsidRDefault="00297914" w:rsidP="00297914">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492120B4" w14:textId="5071A7F3" w:rsidR="00297914" w:rsidRPr="00E44283" w:rsidRDefault="00297914" w:rsidP="00297914">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w:t>
            </w:r>
          </w:p>
        </w:tc>
        <w:tc>
          <w:tcPr>
            <w:tcW w:w="1134" w:type="dxa"/>
            <w:tcBorders>
              <w:top w:val="nil"/>
              <w:left w:val="nil"/>
              <w:bottom w:val="nil"/>
              <w:right w:val="nil"/>
            </w:tcBorders>
            <w:vAlign w:val="bottom"/>
          </w:tcPr>
          <w:p w14:paraId="16F065E5" w14:textId="3344FA82"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rPr>
              <w:t>560</w:t>
            </w:r>
          </w:p>
        </w:tc>
        <w:tc>
          <w:tcPr>
            <w:tcW w:w="1134" w:type="dxa"/>
            <w:tcBorders>
              <w:top w:val="nil"/>
              <w:left w:val="nil"/>
              <w:bottom w:val="nil"/>
              <w:right w:val="nil"/>
            </w:tcBorders>
            <w:vAlign w:val="bottom"/>
          </w:tcPr>
          <w:p w14:paraId="1F81C721" w14:textId="784B0FE9"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50C0F4A9" w14:textId="72AE50CE"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324</w:t>
            </w:r>
          </w:p>
        </w:tc>
        <w:tc>
          <w:tcPr>
            <w:tcW w:w="1276" w:type="dxa"/>
            <w:tcBorders>
              <w:top w:val="nil"/>
              <w:left w:val="nil"/>
              <w:bottom w:val="nil"/>
              <w:right w:val="nil"/>
            </w:tcBorders>
            <w:vAlign w:val="bottom"/>
          </w:tcPr>
          <w:p w14:paraId="1576CFAA" w14:textId="245EF615" w:rsidR="00297914" w:rsidRPr="00E44283" w:rsidRDefault="00297914" w:rsidP="00297914">
            <w:pPr>
              <w:tabs>
                <w:tab w:val="decimal" w:pos="697"/>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r>
      <w:tr w:rsidR="00297914" w:rsidRPr="00E44283" w14:paraId="10342E54" w14:textId="77777777" w:rsidTr="006B1FE8">
        <w:tc>
          <w:tcPr>
            <w:tcW w:w="2820" w:type="dxa"/>
            <w:tcBorders>
              <w:top w:val="nil"/>
              <w:left w:val="nil"/>
              <w:bottom w:val="nil"/>
              <w:right w:val="nil"/>
            </w:tcBorders>
            <w:vAlign w:val="bottom"/>
          </w:tcPr>
          <w:p w14:paraId="24957148" w14:textId="193F4BE9" w:rsidR="00297914" w:rsidRPr="00297914" w:rsidRDefault="00297914" w:rsidP="00297914">
            <w:pPr>
              <w:tabs>
                <w:tab w:val="left" w:pos="252"/>
              </w:tabs>
              <w:spacing w:line="240" w:lineRule="exact"/>
              <w:ind w:left="-18" w:right="-108"/>
              <w:rPr>
                <w:rFonts w:ascii="CordiaUPC" w:hAnsi="CordiaUPC" w:cs="CordiaUPC"/>
                <w:spacing w:val="-6"/>
                <w:sz w:val="26"/>
                <w:szCs w:val="26"/>
                <w:lang w:val="en-US"/>
              </w:rPr>
            </w:pPr>
            <w:r>
              <w:rPr>
                <w:rFonts w:ascii="CordiaUPC" w:hAnsi="CordiaUPC" w:cs="CordiaUPC"/>
                <w:sz w:val="26"/>
                <w:szCs w:val="26"/>
                <w:lang w:val="en-US"/>
              </w:rPr>
              <w:t>4</w:t>
            </w:r>
            <w:r w:rsidRPr="00E44283">
              <w:rPr>
                <w:rFonts w:ascii="CordiaUPC" w:hAnsi="CordiaUPC" w:cs="CordiaUPC" w:hint="cs"/>
                <w:sz w:val="26"/>
                <w:szCs w:val="26"/>
                <w:lang w:val="en-US"/>
              </w:rPr>
              <w:t>.</w:t>
            </w:r>
            <w:r w:rsidRPr="00E44283">
              <w:rPr>
                <w:rFonts w:ascii="CordiaUPC" w:hAnsi="CordiaUPC" w:cs="CordiaUPC" w:hint="cs"/>
                <w:sz w:val="26"/>
                <w:szCs w:val="26"/>
                <w:lang w:val="en-US"/>
              </w:rPr>
              <w:tab/>
            </w:r>
            <w:r w:rsidRPr="00297914">
              <w:rPr>
                <w:rFonts w:ascii="CordiaUPC" w:hAnsi="CordiaUPC" w:cs="CordiaUPC" w:hint="cs"/>
                <w:spacing w:val="-6"/>
                <w:sz w:val="26"/>
                <w:szCs w:val="26"/>
                <w:lang w:val="en-US"/>
              </w:rPr>
              <w:t xml:space="preserve">Key management personnel  </w:t>
            </w:r>
          </w:p>
          <w:p w14:paraId="14279D84" w14:textId="77777777" w:rsidR="00297914" w:rsidRPr="00E44283" w:rsidRDefault="00297914" w:rsidP="00297914">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4ED299EF" w14:textId="242F682D" w:rsidR="00297914" w:rsidRPr="00E44283" w:rsidRDefault="00297914" w:rsidP="00297914">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1</w:t>
            </w:r>
          </w:p>
        </w:tc>
        <w:tc>
          <w:tcPr>
            <w:tcW w:w="992" w:type="dxa"/>
            <w:tcBorders>
              <w:top w:val="nil"/>
              <w:left w:val="nil"/>
              <w:bottom w:val="nil"/>
              <w:right w:val="nil"/>
            </w:tcBorders>
            <w:vAlign w:val="bottom"/>
          </w:tcPr>
          <w:p w14:paraId="00683C85" w14:textId="49BC3C5F" w:rsidR="00297914" w:rsidRPr="00E44283" w:rsidRDefault="00297914" w:rsidP="00297914">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2</w:t>
            </w:r>
          </w:p>
        </w:tc>
        <w:tc>
          <w:tcPr>
            <w:tcW w:w="1134" w:type="dxa"/>
            <w:tcBorders>
              <w:top w:val="nil"/>
              <w:left w:val="nil"/>
              <w:bottom w:val="nil"/>
              <w:right w:val="nil"/>
            </w:tcBorders>
            <w:vAlign w:val="bottom"/>
          </w:tcPr>
          <w:p w14:paraId="39E673DD" w14:textId="5564E0ED"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58F7ABF1" w14:textId="1A15CAD4"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308C2FCB" w14:textId="5112DB9D"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0D124029" w14:textId="5B800381" w:rsidR="00297914" w:rsidRPr="00E44283" w:rsidRDefault="00297914" w:rsidP="00297914">
            <w:pPr>
              <w:tabs>
                <w:tab w:val="decimal" w:pos="697"/>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r>
      <w:tr w:rsidR="00297914" w:rsidRPr="00E44283" w14:paraId="6FB842EE" w14:textId="77777777" w:rsidTr="006B1FE8">
        <w:tc>
          <w:tcPr>
            <w:tcW w:w="2820" w:type="dxa"/>
            <w:tcBorders>
              <w:top w:val="nil"/>
              <w:left w:val="nil"/>
              <w:bottom w:val="nil"/>
              <w:right w:val="nil"/>
            </w:tcBorders>
            <w:vAlign w:val="bottom"/>
          </w:tcPr>
          <w:p w14:paraId="3CE2004B" w14:textId="77777777" w:rsidR="00297914" w:rsidRPr="00E44283" w:rsidRDefault="00297914" w:rsidP="00297914">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4532046E" w14:textId="5913542A" w:rsidR="00297914" w:rsidRPr="00E44283" w:rsidRDefault="00297914" w:rsidP="00297914">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224</w:t>
            </w:r>
          </w:p>
        </w:tc>
        <w:tc>
          <w:tcPr>
            <w:tcW w:w="992" w:type="dxa"/>
            <w:tcBorders>
              <w:top w:val="nil"/>
              <w:left w:val="nil"/>
              <w:bottom w:val="nil"/>
              <w:right w:val="nil"/>
            </w:tcBorders>
            <w:vAlign w:val="bottom"/>
          </w:tcPr>
          <w:p w14:paraId="2AE0B8DE" w14:textId="5590A31A" w:rsidR="00297914" w:rsidRPr="00E44283" w:rsidRDefault="00297914" w:rsidP="00297914">
            <w:pPr>
              <w:tabs>
                <w:tab w:val="decimal" w:pos="668"/>
              </w:tabs>
              <w:spacing w:line="240" w:lineRule="exact"/>
              <w:rPr>
                <w:rFonts w:ascii="CordiaUPC" w:hAnsi="CordiaUPC" w:cs="CordiaUPC"/>
                <w:sz w:val="26"/>
                <w:szCs w:val="26"/>
                <w:lang w:val="en-US" w:bidi="th-TH"/>
              </w:rPr>
            </w:pPr>
            <w:r w:rsidRPr="0076344C">
              <w:rPr>
                <w:rFonts w:ascii="CordiaUPC" w:eastAsia="Times New Roman" w:hAnsi="CordiaUPC" w:cs="CordiaUPC" w:hint="cs"/>
                <w:sz w:val="26"/>
                <w:szCs w:val="26"/>
                <w:lang w:val="en-US"/>
              </w:rPr>
              <w:t>126</w:t>
            </w:r>
          </w:p>
        </w:tc>
        <w:tc>
          <w:tcPr>
            <w:tcW w:w="1134" w:type="dxa"/>
            <w:tcBorders>
              <w:top w:val="nil"/>
              <w:left w:val="nil"/>
              <w:bottom w:val="nil"/>
              <w:right w:val="nil"/>
            </w:tcBorders>
            <w:vAlign w:val="bottom"/>
          </w:tcPr>
          <w:p w14:paraId="0A20EC60" w14:textId="28CE001A"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rPr>
              <w:t>5</w:t>
            </w:r>
          </w:p>
        </w:tc>
        <w:tc>
          <w:tcPr>
            <w:tcW w:w="1134" w:type="dxa"/>
            <w:tcBorders>
              <w:top w:val="nil"/>
              <w:left w:val="nil"/>
              <w:bottom w:val="nil"/>
              <w:right w:val="nil"/>
            </w:tcBorders>
            <w:vAlign w:val="bottom"/>
          </w:tcPr>
          <w:p w14:paraId="2C18DC8B" w14:textId="01E6AF41" w:rsidR="00297914" w:rsidRPr="00E44283" w:rsidRDefault="00297914" w:rsidP="00297914">
            <w:pPr>
              <w:tabs>
                <w:tab w:val="decimal" w:pos="668"/>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50D186C7" w14:textId="09DE00DF" w:rsidR="00297914" w:rsidRPr="00E44283" w:rsidRDefault="00297914" w:rsidP="00297914">
            <w:pPr>
              <w:tabs>
                <w:tab w:val="decimal" w:pos="668"/>
              </w:tabs>
              <w:spacing w:line="240" w:lineRule="exact"/>
              <w:rPr>
                <w:rFonts w:ascii="CordiaUPC" w:hAnsi="CordiaUPC" w:cs="CordiaUPC"/>
                <w:sz w:val="26"/>
                <w:szCs w:val="26"/>
                <w:cs/>
                <w:lang w:val="en-US"/>
              </w:rPr>
            </w:pPr>
            <w:r w:rsidRPr="0076344C">
              <w:rPr>
                <w:rFonts w:ascii="CordiaUPC" w:eastAsia="Times New Roman" w:hAnsi="CordiaUPC" w:cs="CordiaUPC" w:hint="cs"/>
                <w:sz w:val="26"/>
                <w:szCs w:val="26"/>
                <w:lang w:val="en-US"/>
              </w:rPr>
              <w:t>31</w:t>
            </w:r>
          </w:p>
        </w:tc>
        <w:tc>
          <w:tcPr>
            <w:tcW w:w="1276" w:type="dxa"/>
            <w:tcBorders>
              <w:top w:val="nil"/>
              <w:left w:val="nil"/>
              <w:bottom w:val="nil"/>
              <w:right w:val="nil"/>
            </w:tcBorders>
            <w:vAlign w:val="bottom"/>
          </w:tcPr>
          <w:p w14:paraId="112C68AC" w14:textId="24D41D98" w:rsidR="00297914" w:rsidRPr="00E44283" w:rsidRDefault="00297914" w:rsidP="00297914">
            <w:pPr>
              <w:tabs>
                <w:tab w:val="decimal" w:pos="697"/>
              </w:tabs>
              <w:spacing w:line="240" w:lineRule="exact"/>
              <w:rPr>
                <w:rFonts w:ascii="CordiaUPC" w:hAnsi="CordiaUPC" w:cs="CordiaUPC"/>
                <w:sz w:val="26"/>
                <w:szCs w:val="26"/>
                <w:rtl/>
                <w:cs/>
                <w:lang w:val="en-US"/>
              </w:rPr>
            </w:pPr>
            <w:r w:rsidRPr="0076344C">
              <w:rPr>
                <w:rFonts w:ascii="CordiaUPC" w:eastAsia="Times New Roman" w:hAnsi="CordiaUPC" w:cs="CordiaUPC" w:hint="cs"/>
                <w:sz w:val="26"/>
                <w:szCs w:val="26"/>
                <w:lang w:val="en-US"/>
              </w:rPr>
              <w:t>79</w:t>
            </w:r>
          </w:p>
        </w:tc>
      </w:tr>
    </w:tbl>
    <w:p w14:paraId="13E8CD72" w14:textId="3741A43D" w:rsidR="0076344C" w:rsidRPr="0076344C" w:rsidRDefault="0076344C" w:rsidP="00297914">
      <w:pPr>
        <w:spacing w:line="240" w:lineRule="auto"/>
        <w:rPr>
          <w:rFonts w:ascii="CordiaUPC" w:hAnsi="CordiaUPC" w:cs="CordiaUPC"/>
          <w:sz w:val="26"/>
          <w:szCs w:val="26"/>
        </w:rPr>
      </w:pPr>
    </w:p>
    <w:p w14:paraId="2787C2D9" w14:textId="38CFB899" w:rsidR="00FD46E4" w:rsidRDefault="00FD46E4" w:rsidP="00FD46E4">
      <w:pPr>
        <w:spacing w:line="240" w:lineRule="exact"/>
        <w:ind w:left="720"/>
        <w:jc w:val="thaiDistribute"/>
        <w:rPr>
          <w:rFonts w:ascii="CordiaUPC" w:hAnsi="CordiaUPC" w:cs="CordiaUPC"/>
          <w:sz w:val="26"/>
          <w:szCs w:val="26"/>
        </w:rPr>
      </w:pPr>
      <w:r w:rsidRPr="00FD46E4">
        <w:rPr>
          <w:rFonts w:ascii="CordiaUPC" w:hAnsi="CordiaUPC" w:cs="CordiaUPC"/>
          <w:sz w:val="26"/>
          <w:szCs w:val="26"/>
        </w:rPr>
        <w:t xml:space="preserve">During the </w:t>
      </w:r>
      <w:r w:rsidR="005532FF">
        <w:rPr>
          <w:rFonts w:ascii="CordiaUPC" w:hAnsi="CordiaUPC" w:cs="CordiaUPC"/>
          <w:sz w:val="26"/>
          <w:szCs w:val="26"/>
        </w:rPr>
        <w:t>six-month period</w:t>
      </w:r>
      <w:r w:rsidRPr="00FD46E4">
        <w:rPr>
          <w:rFonts w:ascii="CordiaUPC" w:hAnsi="CordiaUPC" w:cs="CordiaUPC"/>
          <w:sz w:val="26"/>
          <w:szCs w:val="26"/>
        </w:rPr>
        <w:t xml:space="preserve"> ended </w:t>
      </w:r>
      <w:r w:rsidR="005532FF">
        <w:rPr>
          <w:rFonts w:ascii="CordiaUPC" w:hAnsi="CordiaUPC" w:cs="CordiaUPC"/>
          <w:sz w:val="26"/>
          <w:szCs w:val="26"/>
          <w:shd w:val="clear" w:color="auto" w:fill="FFFFFF"/>
        </w:rPr>
        <w:t>30 June 2021</w:t>
      </w:r>
      <w:r w:rsidRPr="00FD46E4">
        <w:rPr>
          <w:rFonts w:ascii="CordiaUPC" w:hAnsi="CordiaUPC" w:cs="CordiaUPC"/>
          <w:sz w:val="26"/>
          <w:szCs w:val="26"/>
        </w:rPr>
        <w:t xml:space="preserve">, the Bank and its subsidiaries have progress on the integration according to the entire business transfer plan, which include balance sheet optimisation, product and service readiness, people integration, and facility management.   </w:t>
      </w:r>
    </w:p>
    <w:p w14:paraId="13E9A50B" w14:textId="056D5A36" w:rsidR="00C049DF" w:rsidRDefault="00C049DF" w:rsidP="00FD46E4">
      <w:pPr>
        <w:spacing w:line="240" w:lineRule="exact"/>
        <w:ind w:left="720"/>
        <w:jc w:val="thaiDistribute"/>
        <w:rPr>
          <w:rFonts w:ascii="CordiaUPC" w:hAnsi="CordiaUPC" w:cs="CordiaUPC"/>
          <w:sz w:val="26"/>
          <w:szCs w:val="26"/>
        </w:rPr>
      </w:pPr>
    </w:p>
    <w:p w14:paraId="4F2A7A78" w14:textId="47E3A1F5" w:rsidR="00C049DF" w:rsidRDefault="00C049DF" w:rsidP="00FD46E4">
      <w:pPr>
        <w:spacing w:line="240" w:lineRule="exact"/>
        <w:ind w:left="720"/>
        <w:jc w:val="thaiDistribute"/>
        <w:rPr>
          <w:rFonts w:ascii="CordiaUPC" w:hAnsi="CordiaUPC" w:cs="CordiaUPC"/>
          <w:spacing w:val="2"/>
          <w:sz w:val="26"/>
          <w:szCs w:val="26"/>
        </w:rPr>
      </w:pPr>
      <w:r w:rsidRPr="00C049DF">
        <w:rPr>
          <w:rFonts w:ascii="CordiaUPC" w:hAnsi="CordiaUPC" w:cs="CordiaUPC"/>
          <w:spacing w:val="2"/>
          <w:sz w:val="26"/>
          <w:szCs w:val="26"/>
        </w:rPr>
        <w:t>During the six-month period ended 30 June 2021, the Bank sold written-off non-performing loans to a subsidiary at selling price of Baht 5</w:t>
      </w:r>
      <w:r w:rsidR="003629B7">
        <w:rPr>
          <w:rFonts w:ascii="CordiaUPC" w:hAnsi="CordiaUPC" w:cs="CordiaUPC"/>
          <w:spacing w:val="2"/>
          <w:sz w:val="26"/>
          <w:szCs w:val="26"/>
        </w:rPr>
        <w:t>2</w:t>
      </w:r>
      <w:r w:rsidRPr="00C049DF">
        <w:rPr>
          <w:rFonts w:ascii="CordiaUPC" w:hAnsi="CordiaUPC" w:cs="CordiaUPC"/>
          <w:spacing w:val="2"/>
          <w:sz w:val="26"/>
          <w:szCs w:val="26"/>
        </w:rPr>
        <w:t>7 million which presented as a deduction from “Expected credit loss” in the Bank only statement of profit or loss for the six-month period ended 30 June 2021.</w:t>
      </w:r>
    </w:p>
    <w:p w14:paraId="5B471B22" w14:textId="1EE20E79" w:rsidR="0076344C" w:rsidRPr="000872A7" w:rsidRDefault="0076344C">
      <w:pPr>
        <w:spacing w:line="240" w:lineRule="auto"/>
        <w:rPr>
          <w:rFonts w:ascii="CordiaUPC" w:hAnsi="CordiaUPC" w:cs="CordiaUPC"/>
          <w:b/>
          <w:bCs/>
          <w:sz w:val="26"/>
          <w:szCs w:val="26"/>
          <w:lang w:val="en-US"/>
        </w:rPr>
      </w:pPr>
    </w:p>
    <w:p w14:paraId="296BFCB4" w14:textId="0B43D7DF" w:rsidR="004D5891" w:rsidRPr="00E44283" w:rsidRDefault="00CB72CA" w:rsidP="00E44283">
      <w:pPr>
        <w:spacing w:line="240" w:lineRule="exact"/>
        <w:ind w:left="720" w:hanging="720"/>
        <w:jc w:val="thaiDistribute"/>
        <w:rPr>
          <w:rFonts w:ascii="CordiaUPC" w:hAnsi="CordiaUPC" w:cs="CordiaUPC"/>
          <w:b/>
          <w:bCs/>
          <w:sz w:val="26"/>
          <w:szCs w:val="26"/>
          <w:lang w:val="en-US"/>
        </w:rPr>
      </w:pPr>
      <w:r w:rsidRPr="00E44283">
        <w:rPr>
          <w:rFonts w:ascii="CordiaUPC" w:hAnsi="CordiaUPC" w:cs="CordiaUPC" w:hint="cs"/>
          <w:b/>
          <w:bCs/>
          <w:sz w:val="26"/>
          <w:szCs w:val="26"/>
        </w:rPr>
        <w:t>3</w:t>
      </w:r>
      <w:r w:rsidR="00AC4D59">
        <w:rPr>
          <w:rFonts w:ascii="CordiaUPC" w:hAnsi="CordiaUPC" w:cs="CordiaUPC"/>
          <w:b/>
          <w:bCs/>
          <w:sz w:val="26"/>
          <w:szCs w:val="26"/>
        </w:rPr>
        <w:t>5</w:t>
      </w:r>
      <w:r w:rsidR="004D5891" w:rsidRPr="00E44283">
        <w:rPr>
          <w:rFonts w:ascii="CordiaUPC" w:hAnsi="CordiaUPC" w:cs="CordiaUPC" w:hint="cs"/>
          <w:b/>
          <w:bCs/>
          <w:sz w:val="26"/>
          <w:szCs w:val="26"/>
        </w:rPr>
        <w:t>.2</w:t>
      </w:r>
      <w:r w:rsidR="004D5891" w:rsidRPr="00E44283">
        <w:rPr>
          <w:rFonts w:ascii="CordiaUPC" w:hAnsi="CordiaUPC" w:cs="CordiaUPC" w:hint="cs"/>
          <w:b/>
          <w:bCs/>
          <w:sz w:val="26"/>
          <w:szCs w:val="26"/>
        </w:rPr>
        <w:tab/>
        <w:t xml:space="preserve">Outstanding balances with related parties </w:t>
      </w:r>
    </w:p>
    <w:p w14:paraId="2ECA5016" w14:textId="77777777" w:rsidR="004D5891" w:rsidRPr="00E44283" w:rsidRDefault="004D5891" w:rsidP="00E44283">
      <w:pPr>
        <w:spacing w:line="240" w:lineRule="exact"/>
        <w:ind w:left="544"/>
        <w:jc w:val="thaiDistribute"/>
        <w:rPr>
          <w:rFonts w:ascii="CordiaUPC" w:hAnsi="CordiaUPC" w:cs="CordiaUPC"/>
          <w:sz w:val="26"/>
          <w:szCs w:val="26"/>
        </w:rPr>
      </w:pPr>
    </w:p>
    <w:p w14:paraId="226F2A42" w14:textId="547BA85E" w:rsidR="004D5891" w:rsidRPr="00E44283" w:rsidRDefault="004D5891" w:rsidP="00E44283">
      <w:pPr>
        <w:spacing w:line="240" w:lineRule="exact"/>
        <w:ind w:left="720"/>
        <w:jc w:val="thaiDistribute"/>
        <w:rPr>
          <w:rFonts w:ascii="CordiaUPC" w:hAnsi="CordiaUPC" w:cs="CordiaUPC"/>
          <w:sz w:val="26"/>
          <w:szCs w:val="26"/>
        </w:rPr>
      </w:pPr>
      <w:r w:rsidRPr="00E44283">
        <w:rPr>
          <w:rFonts w:ascii="CordiaUPC" w:hAnsi="CordiaUPC" w:cs="CordiaUPC" w:hint="cs"/>
          <w:sz w:val="26"/>
          <w:szCs w:val="26"/>
        </w:rPr>
        <w:t xml:space="preserve">As at </w:t>
      </w:r>
      <w:r w:rsidR="005532FF">
        <w:rPr>
          <w:rFonts w:ascii="CordiaUPC" w:hAnsi="CordiaUPC" w:cs="CordiaUPC"/>
          <w:sz w:val="26"/>
          <w:szCs w:val="26"/>
          <w:shd w:val="clear" w:color="auto" w:fill="FFFFFF"/>
        </w:rPr>
        <w:t xml:space="preserve">30 June 2021 and </w:t>
      </w:r>
      <w:r w:rsidR="005532FF" w:rsidRPr="00E44283">
        <w:rPr>
          <w:rFonts w:ascii="CordiaUPC" w:hAnsi="CordiaUPC" w:cs="CordiaUPC" w:hint="cs"/>
          <w:color w:val="000000"/>
          <w:sz w:val="26"/>
          <w:szCs w:val="26"/>
          <w:lang w:val="en-US" w:eastAsia="en-GB" w:bidi="th-TH"/>
        </w:rPr>
        <w:t>31 December 2020</w:t>
      </w:r>
      <w:r w:rsidRPr="00E44283">
        <w:rPr>
          <w:rFonts w:ascii="CordiaUPC" w:hAnsi="CordiaUPC" w:cs="CordiaUPC" w:hint="cs"/>
          <w:sz w:val="26"/>
          <w:szCs w:val="26"/>
        </w:rPr>
        <w:t>, significant outstanding balances with related persons or parties were as follows:</w:t>
      </w:r>
    </w:p>
    <w:p w14:paraId="1DB4E209" w14:textId="77777777" w:rsidR="004D5891" w:rsidRPr="00E44283" w:rsidRDefault="004D5891" w:rsidP="00E44283">
      <w:pPr>
        <w:spacing w:line="240" w:lineRule="exact"/>
        <w:ind w:left="1260" w:hanging="716"/>
        <w:jc w:val="thaiDistribute"/>
        <w:rPr>
          <w:rFonts w:ascii="CordiaUPC" w:hAnsi="CordiaUPC" w:cs="CordiaUPC"/>
          <w:sz w:val="26"/>
          <w:szCs w:val="26"/>
        </w:rPr>
      </w:pPr>
    </w:p>
    <w:p w14:paraId="3F502A01" w14:textId="28CC53AC" w:rsidR="004D5891" w:rsidRPr="00E44283" w:rsidRDefault="00CB72CA" w:rsidP="00E44283">
      <w:pPr>
        <w:spacing w:line="240" w:lineRule="exact"/>
        <w:ind w:left="720" w:right="-95" w:hanging="720"/>
        <w:jc w:val="thaiDistribute"/>
        <w:rPr>
          <w:rFonts w:ascii="CordiaUPC" w:hAnsi="CordiaUPC" w:cs="CordiaUPC"/>
          <w:sz w:val="26"/>
          <w:szCs w:val="26"/>
          <w:lang w:val="en-US"/>
        </w:rPr>
      </w:pPr>
      <w:r w:rsidRPr="00E44283">
        <w:rPr>
          <w:rFonts w:ascii="CordiaUPC" w:hAnsi="CordiaUPC" w:cs="CordiaUPC" w:hint="cs"/>
          <w:sz w:val="26"/>
          <w:szCs w:val="26"/>
          <w:lang w:val="en-US"/>
        </w:rPr>
        <w:t>3</w:t>
      </w:r>
      <w:r w:rsidR="00AC4D59">
        <w:rPr>
          <w:rFonts w:ascii="CordiaUPC" w:hAnsi="CordiaUPC" w:cs="CordiaUPC"/>
          <w:sz w:val="26"/>
          <w:szCs w:val="26"/>
          <w:lang w:val="en-US"/>
        </w:rPr>
        <w:t>5</w:t>
      </w:r>
      <w:r w:rsidR="004D5891" w:rsidRPr="00E44283">
        <w:rPr>
          <w:rFonts w:ascii="CordiaUPC" w:hAnsi="CordiaUPC" w:cs="CordiaUPC" w:hint="cs"/>
          <w:sz w:val="26"/>
          <w:szCs w:val="26"/>
          <w:lang w:val="en-US"/>
        </w:rPr>
        <w:t>.2.1</w:t>
      </w:r>
      <w:r w:rsidR="004D5891" w:rsidRPr="00E44283">
        <w:rPr>
          <w:rFonts w:ascii="CordiaUPC" w:hAnsi="CordiaUPC" w:cs="CordiaUPC" w:hint="cs"/>
          <w:sz w:val="26"/>
          <w:szCs w:val="26"/>
          <w:lang w:val="en-US"/>
        </w:rPr>
        <w:tab/>
      </w:r>
      <w:r w:rsidR="004D5891" w:rsidRPr="00E44283">
        <w:rPr>
          <w:rFonts w:ascii="CordiaUPC" w:hAnsi="CordiaUPC" w:cs="CordiaUPC" w:hint="cs"/>
          <w:spacing w:val="-4"/>
          <w:sz w:val="26"/>
          <w:szCs w:val="26"/>
          <w:lang w:val="en-US"/>
        </w:rPr>
        <w:t xml:space="preserve">Significant balances between the Bank and its subsidiaries and their major shareholders as at </w:t>
      </w:r>
      <w:r w:rsidR="005532FF">
        <w:rPr>
          <w:rFonts w:ascii="CordiaUPC" w:hAnsi="CordiaUPC" w:cs="CordiaUPC"/>
          <w:sz w:val="26"/>
          <w:szCs w:val="26"/>
          <w:shd w:val="clear" w:color="auto" w:fill="FFFFFF"/>
        </w:rPr>
        <w:t xml:space="preserve">30 June 2021 and </w:t>
      </w:r>
      <w:r w:rsidR="005532FF" w:rsidRPr="00E44283">
        <w:rPr>
          <w:rFonts w:ascii="CordiaUPC" w:hAnsi="CordiaUPC" w:cs="CordiaUPC" w:hint="cs"/>
          <w:color w:val="000000"/>
          <w:sz w:val="26"/>
          <w:szCs w:val="26"/>
          <w:lang w:val="en-US" w:eastAsia="en-GB" w:bidi="th-TH"/>
        </w:rPr>
        <w:t>31 December 2020</w:t>
      </w:r>
      <w:r w:rsidR="005532FF">
        <w:rPr>
          <w:rFonts w:ascii="CordiaUPC" w:hAnsi="CordiaUPC" w:cs="CordiaUPC"/>
          <w:color w:val="000000"/>
          <w:sz w:val="26"/>
          <w:szCs w:val="26"/>
          <w:lang w:val="en-US" w:eastAsia="en-GB" w:bidi="th-TH"/>
        </w:rPr>
        <w:t xml:space="preserve"> </w:t>
      </w:r>
      <w:r w:rsidR="004D5891" w:rsidRPr="00E44283">
        <w:rPr>
          <w:rFonts w:ascii="CordiaUPC" w:hAnsi="CordiaUPC" w:cs="CordiaUPC" w:hint="cs"/>
          <w:sz w:val="26"/>
          <w:szCs w:val="26"/>
          <w:lang w:val="en-US"/>
        </w:rPr>
        <w:t>were as follows:</w:t>
      </w:r>
    </w:p>
    <w:p w14:paraId="01684970" w14:textId="77777777" w:rsidR="004D5891" w:rsidRPr="00E44283" w:rsidRDefault="004D5891" w:rsidP="00E44283">
      <w:pPr>
        <w:spacing w:line="240" w:lineRule="exact"/>
        <w:ind w:left="1267" w:right="-58" w:hanging="720"/>
        <w:jc w:val="thaiDistribute"/>
        <w:rPr>
          <w:rFonts w:ascii="CordiaUPC" w:hAnsi="CordiaUPC" w:cs="CordiaUPC"/>
          <w:sz w:val="26"/>
          <w:szCs w:val="26"/>
          <w:lang w:val="en-US"/>
        </w:rPr>
      </w:pPr>
    </w:p>
    <w:tbl>
      <w:tblPr>
        <w:tblW w:w="9549" w:type="dxa"/>
        <w:tblInd w:w="621" w:type="dxa"/>
        <w:tblLayout w:type="fixed"/>
        <w:tblLook w:val="01E0" w:firstRow="1" w:lastRow="1" w:firstColumn="1" w:lastColumn="1" w:noHBand="0" w:noVBand="0"/>
      </w:tblPr>
      <w:tblGrid>
        <w:gridCol w:w="5049"/>
        <w:gridCol w:w="1170"/>
        <w:gridCol w:w="1169"/>
        <w:gridCol w:w="1082"/>
        <w:gridCol w:w="1079"/>
      </w:tblGrid>
      <w:tr w:rsidR="004D5891" w:rsidRPr="00E44283" w14:paraId="39498A45" w14:textId="77777777" w:rsidTr="0078523A">
        <w:trPr>
          <w:tblHeader/>
        </w:trPr>
        <w:tc>
          <w:tcPr>
            <w:tcW w:w="5049" w:type="dxa"/>
            <w:vAlign w:val="bottom"/>
          </w:tcPr>
          <w:p w14:paraId="18D5FA0C" w14:textId="77777777" w:rsidR="004D5891" w:rsidRPr="00E44283" w:rsidRDefault="004D5891" w:rsidP="00E44283">
            <w:pPr>
              <w:spacing w:line="240" w:lineRule="exact"/>
              <w:ind w:left="162" w:right="-288" w:hanging="162"/>
              <w:jc w:val="both"/>
              <w:rPr>
                <w:rFonts w:ascii="CordiaUPC" w:hAnsi="CordiaUPC" w:cs="CordiaUPC"/>
                <w:sz w:val="26"/>
                <w:szCs w:val="26"/>
                <w:cs/>
                <w:lang w:val="en-US" w:bidi="th-TH"/>
              </w:rPr>
            </w:pPr>
          </w:p>
        </w:tc>
        <w:tc>
          <w:tcPr>
            <w:tcW w:w="2339" w:type="dxa"/>
            <w:gridSpan w:val="2"/>
            <w:vAlign w:val="bottom"/>
          </w:tcPr>
          <w:p w14:paraId="63E66637" w14:textId="77777777" w:rsidR="004D5891" w:rsidRPr="00E44283" w:rsidRDefault="004D5891" w:rsidP="00E44283">
            <w:pPr>
              <w:spacing w:line="240" w:lineRule="exact"/>
              <w:ind w:right="-45"/>
              <w:jc w:val="center"/>
              <w:rPr>
                <w:rFonts w:ascii="CordiaUPC" w:hAnsi="CordiaUPC" w:cs="CordiaUPC"/>
                <w:b/>
                <w:bCs/>
                <w:sz w:val="26"/>
                <w:szCs w:val="26"/>
                <w:lang w:val="en-US"/>
              </w:rPr>
            </w:pPr>
            <w:r w:rsidRPr="00E44283">
              <w:rPr>
                <w:rFonts w:ascii="CordiaUPC" w:hAnsi="CordiaUPC" w:cs="CordiaUPC" w:hint="cs"/>
                <w:b/>
                <w:bCs/>
                <w:sz w:val="26"/>
                <w:szCs w:val="26"/>
                <w:lang w:val="en-US"/>
              </w:rPr>
              <w:t xml:space="preserve">Consolidated </w:t>
            </w:r>
          </w:p>
        </w:tc>
        <w:tc>
          <w:tcPr>
            <w:tcW w:w="2161" w:type="dxa"/>
            <w:gridSpan w:val="2"/>
          </w:tcPr>
          <w:p w14:paraId="18EC38BE" w14:textId="77777777" w:rsidR="004D5891" w:rsidRPr="00E44283" w:rsidRDefault="004D5891" w:rsidP="00E44283">
            <w:pPr>
              <w:spacing w:line="240" w:lineRule="exact"/>
              <w:ind w:right="-45"/>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5532FF" w:rsidRPr="00E44283" w14:paraId="331BAE14" w14:textId="77777777" w:rsidTr="0078523A">
        <w:trPr>
          <w:tblHeader/>
        </w:trPr>
        <w:tc>
          <w:tcPr>
            <w:tcW w:w="5049" w:type="dxa"/>
            <w:vAlign w:val="bottom"/>
          </w:tcPr>
          <w:p w14:paraId="10928EFD" w14:textId="77777777" w:rsidR="005532FF" w:rsidRPr="00E44283" w:rsidRDefault="005532FF" w:rsidP="005532FF">
            <w:pPr>
              <w:spacing w:line="240" w:lineRule="exact"/>
              <w:ind w:left="162" w:right="-288" w:hanging="162"/>
              <w:jc w:val="both"/>
              <w:rPr>
                <w:rFonts w:ascii="CordiaUPC" w:hAnsi="CordiaUPC" w:cs="CordiaUPC"/>
                <w:sz w:val="26"/>
                <w:szCs w:val="26"/>
                <w:lang w:val="en-US"/>
              </w:rPr>
            </w:pPr>
          </w:p>
        </w:tc>
        <w:tc>
          <w:tcPr>
            <w:tcW w:w="1170" w:type="dxa"/>
            <w:vAlign w:val="bottom"/>
          </w:tcPr>
          <w:p w14:paraId="6184375B" w14:textId="317B68F4" w:rsidR="005532FF" w:rsidRPr="00E44283" w:rsidRDefault="005532FF" w:rsidP="005532FF">
            <w:pPr>
              <w:spacing w:line="240" w:lineRule="exact"/>
              <w:ind w:right="-45"/>
              <w:jc w:val="center"/>
              <w:rPr>
                <w:rFonts w:ascii="CordiaUPC" w:hAnsi="CordiaUPC" w:cs="CordiaUPC"/>
                <w:sz w:val="26"/>
                <w:szCs w:val="26"/>
                <w:lang w:val="en-US"/>
              </w:rPr>
            </w:pPr>
            <w:r>
              <w:rPr>
                <w:rFonts w:ascii="CordiaUPC" w:hAnsi="CordiaUPC" w:cs="CordiaUPC"/>
                <w:sz w:val="26"/>
                <w:szCs w:val="26"/>
                <w:shd w:val="clear" w:color="auto" w:fill="FFFFFF"/>
              </w:rPr>
              <w:t>30 June</w:t>
            </w:r>
          </w:p>
        </w:tc>
        <w:tc>
          <w:tcPr>
            <w:tcW w:w="1169" w:type="dxa"/>
            <w:vAlign w:val="bottom"/>
          </w:tcPr>
          <w:p w14:paraId="284C87C9" w14:textId="229504A0" w:rsidR="005532FF" w:rsidRPr="00E44283" w:rsidRDefault="005532FF" w:rsidP="005532FF">
            <w:pPr>
              <w:spacing w:line="240" w:lineRule="exact"/>
              <w:ind w:left="-111" w:right="-109"/>
              <w:jc w:val="center"/>
              <w:rPr>
                <w:rFonts w:ascii="CordiaUPC" w:hAnsi="CordiaUPC" w:cs="CordiaUPC"/>
                <w:sz w:val="26"/>
                <w:szCs w:val="26"/>
                <w:lang w:val="en-US"/>
              </w:rPr>
            </w:pPr>
            <w:r w:rsidRPr="00E44283">
              <w:rPr>
                <w:rFonts w:ascii="CordiaUPC" w:hAnsi="CordiaUPC" w:cs="CordiaUPC" w:hint="cs"/>
                <w:color w:val="000000"/>
                <w:sz w:val="26"/>
                <w:szCs w:val="26"/>
                <w:lang w:val="en-US" w:eastAsia="en-GB" w:bidi="th-TH"/>
              </w:rPr>
              <w:t>31 December</w:t>
            </w:r>
          </w:p>
        </w:tc>
        <w:tc>
          <w:tcPr>
            <w:tcW w:w="1082" w:type="dxa"/>
            <w:vAlign w:val="bottom"/>
          </w:tcPr>
          <w:p w14:paraId="1B01E8D0" w14:textId="395712EA" w:rsidR="005532FF" w:rsidRPr="00E44283" w:rsidRDefault="005532FF" w:rsidP="005532FF">
            <w:pPr>
              <w:spacing w:line="240" w:lineRule="exact"/>
              <w:ind w:right="-45"/>
              <w:jc w:val="center"/>
              <w:rPr>
                <w:rFonts w:ascii="CordiaUPC" w:hAnsi="CordiaUPC" w:cs="CordiaUPC"/>
                <w:sz w:val="26"/>
                <w:szCs w:val="26"/>
                <w:lang w:val="en-US"/>
              </w:rPr>
            </w:pPr>
            <w:r>
              <w:rPr>
                <w:rFonts w:ascii="CordiaUPC" w:hAnsi="CordiaUPC" w:cs="CordiaUPC"/>
                <w:sz w:val="26"/>
                <w:szCs w:val="26"/>
                <w:shd w:val="clear" w:color="auto" w:fill="FFFFFF"/>
              </w:rPr>
              <w:t>30 June</w:t>
            </w:r>
          </w:p>
        </w:tc>
        <w:tc>
          <w:tcPr>
            <w:tcW w:w="1079" w:type="dxa"/>
            <w:vAlign w:val="bottom"/>
          </w:tcPr>
          <w:p w14:paraId="334D2F48" w14:textId="5C7D5B4B" w:rsidR="005532FF" w:rsidRPr="00E44283" w:rsidRDefault="005532FF" w:rsidP="005532FF">
            <w:pPr>
              <w:spacing w:line="240" w:lineRule="exact"/>
              <w:ind w:left="-111" w:right="-109"/>
              <w:jc w:val="center"/>
              <w:rPr>
                <w:rFonts w:ascii="CordiaUPC" w:hAnsi="CordiaUPC" w:cs="CordiaUPC"/>
                <w:sz w:val="26"/>
                <w:szCs w:val="26"/>
                <w:lang w:val="en-US"/>
              </w:rPr>
            </w:pPr>
            <w:r w:rsidRPr="00E44283">
              <w:rPr>
                <w:rFonts w:ascii="CordiaUPC" w:hAnsi="CordiaUPC" w:cs="CordiaUPC" w:hint="cs"/>
                <w:color w:val="000000"/>
                <w:sz w:val="26"/>
                <w:szCs w:val="26"/>
                <w:lang w:val="en-US" w:eastAsia="en-GB" w:bidi="th-TH"/>
              </w:rPr>
              <w:t>31 December</w:t>
            </w:r>
          </w:p>
        </w:tc>
      </w:tr>
      <w:tr w:rsidR="005532FF" w:rsidRPr="00E44283" w14:paraId="310A1D65" w14:textId="77777777" w:rsidTr="0078523A">
        <w:trPr>
          <w:tblHeader/>
        </w:trPr>
        <w:tc>
          <w:tcPr>
            <w:tcW w:w="5049" w:type="dxa"/>
            <w:vAlign w:val="bottom"/>
          </w:tcPr>
          <w:p w14:paraId="60C812A8" w14:textId="77777777" w:rsidR="005532FF" w:rsidRPr="00E44283" w:rsidRDefault="005532FF" w:rsidP="005532FF">
            <w:pPr>
              <w:spacing w:line="240" w:lineRule="exact"/>
              <w:ind w:left="162" w:right="-288" w:hanging="162"/>
              <w:jc w:val="both"/>
              <w:rPr>
                <w:rFonts w:ascii="CordiaUPC" w:hAnsi="CordiaUPC" w:cs="CordiaUPC"/>
                <w:sz w:val="26"/>
                <w:szCs w:val="26"/>
                <w:lang w:val="en-US"/>
              </w:rPr>
            </w:pPr>
          </w:p>
        </w:tc>
        <w:tc>
          <w:tcPr>
            <w:tcW w:w="1170" w:type="dxa"/>
            <w:vAlign w:val="bottom"/>
          </w:tcPr>
          <w:p w14:paraId="76809883" w14:textId="04C4603D" w:rsidR="005532FF" w:rsidRPr="00E44283" w:rsidRDefault="005532FF" w:rsidP="005532FF">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169" w:type="dxa"/>
            <w:vAlign w:val="bottom"/>
          </w:tcPr>
          <w:p w14:paraId="3E67BF7E" w14:textId="2AD23404" w:rsidR="005532FF" w:rsidRPr="00E44283" w:rsidRDefault="005532FF" w:rsidP="005532FF">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c>
          <w:tcPr>
            <w:tcW w:w="1082" w:type="dxa"/>
            <w:vAlign w:val="bottom"/>
          </w:tcPr>
          <w:p w14:paraId="2D2A1FD0" w14:textId="1AB5738A" w:rsidR="005532FF" w:rsidRPr="00E44283" w:rsidRDefault="005532FF" w:rsidP="005532FF">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079" w:type="dxa"/>
            <w:vAlign w:val="bottom"/>
          </w:tcPr>
          <w:p w14:paraId="44133CA3" w14:textId="28252208" w:rsidR="005532FF" w:rsidRPr="00E44283" w:rsidRDefault="005532FF" w:rsidP="005532FF">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r>
      <w:tr w:rsidR="005532FF" w:rsidRPr="00E44283" w14:paraId="3C62BE74" w14:textId="77777777" w:rsidTr="00F81C77">
        <w:trPr>
          <w:tblHeader/>
        </w:trPr>
        <w:tc>
          <w:tcPr>
            <w:tcW w:w="5049" w:type="dxa"/>
            <w:vAlign w:val="bottom"/>
          </w:tcPr>
          <w:p w14:paraId="47F215B3" w14:textId="77777777" w:rsidR="005532FF" w:rsidRPr="00E44283" w:rsidRDefault="005532FF" w:rsidP="005532FF">
            <w:pPr>
              <w:spacing w:line="240" w:lineRule="exact"/>
              <w:ind w:left="162" w:right="-288" w:hanging="162"/>
              <w:jc w:val="both"/>
              <w:rPr>
                <w:rFonts w:ascii="CordiaUPC" w:hAnsi="CordiaUPC" w:cs="CordiaUPC"/>
                <w:sz w:val="26"/>
                <w:szCs w:val="26"/>
                <w:lang w:val="en-US"/>
              </w:rPr>
            </w:pPr>
          </w:p>
        </w:tc>
        <w:tc>
          <w:tcPr>
            <w:tcW w:w="4500" w:type="dxa"/>
            <w:gridSpan w:val="4"/>
            <w:vAlign w:val="bottom"/>
          </w:tcPr>
          <w:p w14:paraId="2D37451A" w14:textId="77777777" w:rsidR="005532FF" w:rsidRPr="00E44283" w:rsidRDefault="005532FF" w:rsidP="005532FF">
            <w:pPr>
              <w:spacing w:line="240" w:lineRule="exact"/>
              <w:ind w:right="-45"/>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5532FF" w:rsidRPr="00E44283" w14:paraId="14879FA6" w14:textId="77777777" w:rsidTr="00AB4DAC">
        <w:tc>
          <w:tcPr>
            <w:tcW w:w="5049" w:type="dxa"/>
          </w:tcPr>
          <w:p w14:paraId="5061EAE9" w14:textId="7D6905DA" w:rsidR="005532FF" w:rsidRPr="00E44283" w:rsidRDefault="005532FF" w:rsidP="005532FF">
            <w:pPr>
              <w:spacing w:line="240" w:lineRule="exact"/>
              <w:ind w:right="-288"/>
              <w:rPr>
                <w:rFonts w:ascii="CordiaUPC" w:hAnsi="CordiaUPC" w:cs="CordiaUPC"/>
                <w:sz w:val="26"/>
                <w:szCs w:val="26"/>
                <w:lang w:val="en-US"/>
              </w:rPr>
            </w:pPr>
            <w:r w:rsidRPr="00E44283">
              <w:rPr>
                <w:rFonts w:ascii="CordiaUPC" w:hAnsi="CordiaUPC" w:cs="CordiaUPC" w:hint="cs"/>
                <w:b/>
                <w:bCs/>
                <w:sz w:val="26"/>
                <w:szCs w:val="26"/>
                <w:lang w:val="en-US"/>
              </w:rPr>
              <w:t xml:space="preserve">Loans to customers and accrued </w:t>
            </w:r>
            <w:r>
              <w:rPr>
                <w:rFonts w:ascii="CordiaUPC" w:hAnsi="CordiaUPC" w:cs="CordiaUPC"/>
                <w:b/>
                <w:bCs/>
                <w:sz w:val="26"/>
                <w:szCs w:val="26"/>
                <w:lang w:val="en-US"/>
              </w:rPr>
              <w:t>i</w:t>
            </w:r>
            <w:r w:rsidRPr="0078005C">
              <w:rPr>
                <w:rFonts w:ascii="CordiaUPC" w:hAnsi="CordiaUPC" w:cs="CordiaUPC"/>
                <w:b/>
                <w:bCs/>
                <w:sz w:val="26"/>
                <w:szCs w:val="26"/>
                <w:lang w:val="en-US"/>
              </w:rPr>
              <w:t>nterest receivables, net</w:t>
            </w:r>
          </w:p>
        </w:tc>
        <w:tc>
          <w:tcPr>
            <w:tcW w:w="1170" w:type="dxa"/>
            <w:vAlign w:val="bottom"/>
          </w:tcPr>
          <w:p w14:paraId="577DCA14" w14:textId="77777777" w:rsidR="005532FF" w:rsidRPr="00E44283" w:rsidRDefault="005532FF" w:rsidP="005532FF">
            <w:pPr>
              <w:tabs>
                <w:tab w:val="decimal" w:pos="1152"/>
              </w:tabs>
              <w:spacing w:line="240" w:lineRule="exact"/>
              <w:ind w:right="259"/>
              <w:rPr>
                <w:rFonts w:ascii="CordiaUPC" w:hAnsi="CordiaUPC" w:cs="CordiaUPC"/>
                <w:sz w:val="26"/>
                <w:szCs w:val="26"/>
              </w:rPr>
            </w:pPr>
          </w:p>
        </w:tc>
        <w:tc>
          <w:tcPr>
            <w:tcW w:w="1169" w:type="dxa"/>
            <w:vAlign w:val="bottom"/>
          </w:tcPr>
          <w:p w14:paraId="0FBE4E84" w14:textId="77777777" w:rsidR="005532FF" w:rsidRPr="00E44283" w:rsidRDefault="005532FF" w:rsidP="005532FF">
            <w:pPr>
              <w:tabs>
                <w:tab w:val="decimal" w:pos="1152"/>
              </w:tabs>
              <w:spacing w:line="240" w:lineRule="exact"/>
              <w:ind w:right="259"/>
              <w:rPr>
                <w:rFonts w:ascii="CordiaUPC" w:hAnsi="CordiaUPC" w:cs="CordiaUPC"/>
                <w:sz w:val="26"/>
                <w:szCs w:val="26"/>
              </w:rPr>
            </w:pPr>
          </w:p>
        </w:tc>
        <w:tc>
          <w:tcPr>
            <w:tcW w:w="1082" w:type="dxa"/>
            <w:vAlign w:val="bottom"/>
          </w:tcPr>
          <w:p w14:paraId="12D6CAFD" w14:textId="77777777" w:rsidR="005532FF" w:rsidRPr="00E44283" w:rsidRDefault="005532FF" w:rsidP="005532FF">
            <w:pPr>
              <w:tabs>
                <w:tab w:val="decimal" w:pos="1152"/>
              </w:tabs>
              <w:spacing w:line="240" w:lineRule="exact"/>
              <w:ind w:right="259"/>
              <w:rPr>
                <w:rFonts w:ascii="CordiaUPC" w:hAnsi="CordiaUPC" w:cs="CordiaUPC"/>
                <w:sz w:val="26"/>
                <w:szCs w:val="26"/>
              </w:rPr>
            </w:pPr>
          </w:p>
        </w:tc>
        <w:tc>
          <w:tcPr>
            <w:tcW w:w="1079" w:type="dxa"/>
            <w:vAlign w:val="bottom"/>
          </w:tcPr>
          <w:p w14:paraId="553605C1" w14:textId="77777777" w:rsidR="005532FF" w:rsidRPr="00E44283" w:rsidRDefault="005532FF" w:rsidP="005532FF">
            <w:pPr>
              <w:tabs>
                <w:tab w:val="decimal" w:pos="1152"/>
              </w:tabs>
              <w:spacing w:line="240" w:lineRule="exact"/>
              <w:ind w:right="259"/>
              <w:rPr>
                <w:rFonts w:ascii="CordiaUPC" w:hAnsi="CordiaUPC" w:cs="CordiaUPC"/>
                <w:sz w:val="26"/>
                <w:szCs w:val="26"/>
              </w:rPr>
            </w:pPr>
          </w:p>
        </w:tc>
      </w:tr>
      <w:tr w:rsidR="005532FF" w:rsidRPr="00E44283" w14:paraId="79E217FD" w14:textId="77777777" w:rsidTr="00AB4DAC">
        <w:tc>
          <w:tcPr>
            <w:tcW w:w="5049" w:type="dxa"/>
            <w:vAlign w:val="bottom"/>
          </w:tcPr>
          <w:p w14:paraId="32045150" w14:textId="2443F382" w:rsidR="005532FF" w:rsidRPr="00E44283" w:rsidRDefault="005532FF" w:rsidP="005532FF">
            <w:pPr>
              <w:spacing w:line="240" w:lineRule="exact"/>
              <w:ind w:right="-288"/>
              <w:rPr>
                <w:rFonts w:ascii="CordiaUPC" w:hAnsi="CordiaUPC" w:cs="CordiaUPC"/>
                <w:sz w:val="26"/>
                <w:szCs w:val="26"/>
                <w:lang w:val="en-US"/>
              </w:rPr>
            </w:pPr>
            <w:r w:rsidRPr="00E44283">
              <w:rPr>
                <w:rFonts w:ascii="CordiaUPC" w:hAnsi="CordiaUPC" w:cs="CordiaUPC" w:hint="cs"/>
                <w:sz w:val="26"/>
                <w:szCs w:val="26"/>
                <w:lang w:val="en-US"/>
              </w:rPr>
              <w:t>Ministry of Finance</w:t>
            </w:r>
          </w:p>
        </w:tc>
        <w:tc>
          <w:tcPr>
            <w:tcW w:w="1170" w:type="dxa"/>
            <w:vAlign w:val="bottom"/>
          </w:tcPr>
          <w:p w14:paraId="6AB031C4" w14:textId="4B5F2D73" w:rsidR="005532FF" w:rsidRPr="00B5436A" w:rsidRDefault="008E616C" w:rsidP="005532FF">
            <w:pPr>
              <w:tabs>
                <w:tab w:val="decimal" w:pos="792"/>
              </w:tabs>
              <w:spacing w:line="240" w:lineRule="exact"/>
              <w:rPr>
                <w:rFonts w:ascii="CordiaUPC" w:hAnsi="CordiaUPC" w:cs="CordiaUPC"/>
                <w:sz w:val="26"/>
                <w:szCs w:val="26"/>
              </w:rPr>
            </w:pPr>
            <w:r w:rsidRPr="00B5436A">
              <w:rPr>
                <w:rFonts w:ascii="CordiaUPC" w:hAnsi="CordiaUPC" w:cs="CordiaUPC"/>
                <w:sz w:val="26"/>
                <w:szCs w:val="26"/>
              </w:rPr>
              <w:t>10,025</w:t>
            </w:r>
          </w:p>
        </w:tc>
        <w:tc>
          <w:tcPr>
            <w:tcW w:w="1169" w:type="dxa"/>
            <w:vAlign w:val="bottom"/>
          </w:tcPr>
          <w:p w14:paraId="047225E4" w14:textId="53E85AAA" w:rsidR="005532FF" w:rsidRPr="00B5436A" w:rsidRDefault="005532FF" w:rsidP="005532FF">
            <w:pPr>
              <w:tabs>
                <w:tab w:val="decimal" w:pos="884"/>
              </w:tabs>
              <w:spacing w:line="240" w:lineRule="exact"/>
              <w:rPr>
                <w:rFonts w:ascii="CordiaUPC" w:hAnsi="CordiaUPC" w:cs="CordiaUPC"/>
                <w:sz w:val="26"/>
                <w:szCs w:val="26"/>
              </w:rPr>
            </w:pPr>
            <w:r w:rsidRPr="00B5436A">
              <w:rPr>
                <w:rFonts w:ascii="CordiaUPC" w:hAnsi="CordiaUPC" w:cs="CordiaUPC"/>
                <w:sz w:val="26"/>
                <w:szCs w:val="26"/>
              </w:rPr>
              <w:t>39,030</w:t>
            </w:r>
          </w:p>
        </w:tc>
        <w:tc>
          <w:tcPr>
            <w:tcW w:w="1082" w:type="dxa"/>
            <w:vAlign w:val="bottom"/>
          </w:tcPr>
          <w:p w14:paraId="2A244EB5" w14:textId="0DE1564D" w:rsidR="005532FF" w:rsidRPr="00B5436A" w:rsidRDefault="008E616C" w:rsidP="005532FF">
            <w:pPr>
              <w:tabs>
                <w:tab w:val="decimal" w:pos="690"/>
              </w:tabs>
              <w:spacing w:line="240" w:lineRule="exact"/>
              <w:rPr>
                <w:rFonts w:ascii="CordiaUPC" w:hAnsi="CordiaUPC" w:cs="CordiaUPC"/>
                <w:sz w:val="26"/>
                <w:szCs w:val="26"/>
              </w:rPr>
            </w:pPr>
            <w:r w:rsidRPr="00B5436A">
              <w:rPr>
                <w:rFonts w:ascii="CordiaUPC" w:hAnsi="CordiaUPC" w:cs="CordiaUPC"/>
                <w:sz w:val="26"/>
                <w:szCs w:val="26"/>
              </w:rPr>
              <w:t>10,025</w:t>
            </w:r>
          </w:p>
        </w:tc>
        <w:tc>
          <w:tcPr>
            <w:tcW w:w="1079" w:type="dxa"/>
            <w:vAlign w:val="bottom"/>
          </w:tcPr>
          <w:p w14:paraId="4DEC360B" w14:textId="3C515549" w:rsidR="005532FF" w:rsidRPr="00E44283" w:rsidRDefault="005532FF" w:rsidP="005532FF">
            <w:pPr>
              <w:tabs>
                <w:tab w:val="decimal" w:pos="788"/>
              </w:tabs>
              <w:spacing w:line="240" w:lineRule="exact"/>
              <w:ind w:right="-106"/>
              <w:rPr>
                <w:rFonts w:ascii="CordiaUPC" w:hAnsi="CordiaUPC" w:cs="CordiaUPC"/>
                <w:sz w:val="26"/>
                <w:szCs w:val="26"/>
              </w:rPr>
            </w:pPr>
            <w:r w:rsidRPr="0078005C">
              <w:rPr>
                <w:rFonts w:ascii="CordiaUPC" w:hAnsi="CordiaUPC" w:cs="CordiaUPC"/>
                <w:sz w:val="26"/>
                <w:szCs w:val="26"/>
              </w:rPr>
              <w:t>39,030</w:t>
            </w:r>
          </w:p>
        </w:tc>
      </w:tr>
      <w:tr w:rsidR="005532FF" w:rsidRPr="00E44283" w14:paraId="5653560A" w14:textId="77777777" w:rsidTr="00AB4DAC">
        <w:trPr>
          <w:trHeight w:val="65"/>
        </w:trPr>
        <w:tc>
          <w:tcPr>
            <w:tcW w:w="5049" w:type="dxa"/>
            <w:vAlign w:val="bottom"/>
          </w:tcPr>
          <w:p w14:paraId="71BF3680" w14:textId="77777777" w:rsidR="005532FF" w:rsidRPr="00E44283" w:rsidRDefault="005532FF" w:rsidP="005532FF">
            <w:pPr>
              <w:spacing w:line="240" w:lineRule="exact"/>
              <w:ind w:right="-288"/>
              <w:rPr>
                <w:rFonts w:ascii="CordiaUPC" w:hAnsi="CordiaUPC" w:cs="CordiaUPC"/>
                <w:sz w:val="26"/>
                <w:szCs w:val="26"/>
                <w:lang w:val="en-US"/>
              </w:rPr>
            </w:pPr>
          </w:p>
        </w:tc>
        <w:tc>
          <w:tcPr>
            <w:tcW w:w="1170" w:type="dxa"/>
            <w:vAlign w:val="bottom"/>
          </w:tcPr>
          <w:p w14:paraId="4F9AB46D" w14:textId="77777777" w:rsidR="005532FF" w:rsidRPr="00E44283" w:rsidRDefault="005532FF" w:rsidP="005532FF">
            <w:pPr>
              <w:tabs>
                <w:tab w:val="decimal" w:pos="792"/>
              </w:tabs>
              <w:spacing w:line="240" w:lineRule="exact"/>
              <w:rPr>
                <w:rFonts w:ascii="CordiaUPC" w:hAnsi="CordiaUPC" w:cs="CordiaUPC"/>
                <w:sz w:val="26"/>
                <w:szCs w:val="26"/>
              </w:rPr>
            </w:pPr>
          </w:p>
        </w:tc>
        <w:tc>
          <w:tcPr>
            <w:tcW w:w="1169" w:type="dxa"/>
            <w:vAlign w:val="bottom"/>
          </w:tcPr>
          <w:p w14:paraId="7D089109" w14:textId="77777777" w:rsidR="005532FF" w:rsidRPr="00E44283" w:rsidRDefault="005532FF" w:rsidP="005532FF">
            <w:pPr>
              <w:tabs>
                <w:tab w:val="decimal" w:pos="884"/>
              </w:tabs>
              <w:spacing w:line="240" w:lineRule="exact"/>
              <w:rPr>
                <w:rFonts w:ascii="CordiaUPC" w:hAnsi="CordiaUPC" w:cs="CordiaUPC"/>
                <w:sz w:val="26"/>
                <w:szCs w:val="26"/>
              </w:rPr>
            </w:pPr>
          </w:p>
        </w:tc>
        <w:tc>
          <w:tcPr>
            <w:tcW w:w="1082" w:type="dxa"/>
            <w:vAlign w:val="bottom"/>
          </w:tcPr>
          <w:p w14:paraId="4CB1057F" w14:textId="77777777" w:rsidR="005532FF" w:rsidRPr="00E44283" w:rsidRDefault="005532FF" w:rsidP="005532FF">
            <w:pPr>
              <w:tabs>
                <w:tab w:val="decimal" w:pos="690"/>
              </w:tabs>
              <w:spacing w:line="240" w:lineRule="exact"/>
              <w:rPr>
                <w:rFonts w:ascii="CordiaUPC" w:hAnsi="CordiaUPC" w:cs="CordiaUPC"/>
                <w:sz w:val="26"/>
                <w:szCs w:val="26"/>
              </w:rPr>
            </w:pPr>
          </w:p>
        </w:tc>
        <w:tc>
          <w:tcPr>
            <w:tcW w:w="1079" w:type="dxa"/>
            <w:vAlign w:val="bottom"/>
          </w:tcPr>
          <w:p w14:paraId="3E2CC376" w14:textId="77777777" w:rsidR="005532FF" w:rsidRPr="00E44283" w:rsidRDefault="005532FF" w:rsidP="005532FF">
            <w:pPr>
              <w:tabs>
                <w:tab w:val="decimal" w:pos="788"/>
              </w:tabs>
              <w:spacing w:line="240" w:lineRule="exact"/>
              <w:ind w:right="-106"/>
              <w:rPr>
                <w:rFonts w:ascii="CordiaUPC" w:hAnsi="CordiaUPC" w:cs="CordiaUPC"/>
                <w:sz w:val="26"/>
                <w:szCs w:val="26"/>
              </w:rPr>
            </w:pPr>
          </w:p>
        </w:tc>
      </w:tr>
      <w:tr w:rsidR="005532FF" w:rsidRPr="00E44283" w14:paraId="5EE5CE06" w14:textId="77777777" w:rsidTr="0078523A">
        <w:tc>
          <w:tcPr>
            <w:tcW w:w="5049" w:type="dxa"/>
            <w:vAlign w:val="bottom"/>
          </w:tcPr>
          <w:p w14:paraId="227DADD8" w14:textId="77777777" w:rsidR="005532FF" w:rsidRPr="00E44283" w:rsidRDefault="005532FF" w:rsidP="005532FF">
            <w:pPr>
              <w:spacing w:line="240" w:lineRule="exact"/>
              <w:ind w:right="-288"/>
              <w:rPr>
                <w:rFonts w:ascii="CordiaUPC" w:hAnsi="CordiaUPC" w:cs="CordiaUPC"/>
                <w:sz w:val="26"/>
                <w:szCs w:val="26"/>
                <w:lang w:val="en-US"/>
              </w:rPr>
            </w:pPr>
            <w:r w:rsidRPr="00E44283">
              <w:rPr>
                <w:rFonts w:ascii="CordiaUPC" w:hAnsi="CordiaUPC" w:cs="CordiaUPC" w:hint="cs"/>
                <w:b/>
                <w:bCs/>
                <w:sz w:val="26"/>
                <w:szCs w:val="26"/>
                <w:lang w:val="en-US"/>
              </w:rPr>
              <w:t>Other assets</w:t>
            </w:r>
          </w:p>
        </w:tc>
        <w:tc>
          <w:tcPr>
            <w:tcW w:w="1170" w:type="dxa"/>
            <w:vAlign w:val="bottom"/>
          </w:tcPr>
          <w:p w14:paraId="4A82F43C" w14:textId="77777777" w:rsidR="005532FF" w:rsidRPr="00E44283" w:rsidRDefault="005532FF" w:rsidP="005532FF">
            <w:pPr>
              <w:tabs>
                <w:tab w:val="decimal" w:pos="792"/>
              </w:tabs>
              <w:spacing w:line="240" w:lineRule="exact"/>
              <w:rPr>
                <w:rFonts w:ascii="CordiaUPC" w:hAnsi="CordiaUPC" w:cs="CordiaUPC"/>
                <w:sz w:val="26"/>
                <w:szCs w:val="26"/>
              </w:rPr>
            </w:pPr>
          </w:p>
        </w:tc>
        <w:tc>
          <w:tcPr>
            <w:tcW w:w="1169" w:type="dxa"/>
            <w:vAlign w:val="bottom"/>
          </w:tcPr>
          <w:p w14:paraId="1CE0878D" w14:textId="77777777" w:rsidR="005532FF" w:rsidRPr="00E44283" w:rsidRDefault="005532FF" w:rsidP="005532FF">
            <w:pPr>
              <w:tabs>
                <w:tab w:val="decimal" w:pos="884"/>
              </w:tabs>
              <w:spacing w:line="240" w:lineRule="exact"/>
              <w:rPr>
                <w:rFonts w:ascii="CordiaUPC" w:hAnsi="CordiaUPC" w:cs="CordiaUPC"/>
                <w:sz w:val="26"/>
                <w:szCs w:val="26"/>
              </w:rPr>
            </w:pPr>
          </w:p>
        </w:tc>
        <w:tc>
          <w:tcPr>
            <w:tcW w:w="1082" w:type="dxa"/>
            <w:vAlign w:val="bottom"/>
          </w:tcPr>
          <w:p w14:paraId="6CBCF952" w14:textId="77777777" w:rsidR="005532FF" w:rsidRPr="00E44283" w:rsidRDefault="005532FF" w:rsidP="005532FF">
            <w:pPr>
              <w:tabs>
                <w:tab w:val="decimal" w:pos="690"/>
              </w:tabs>
              <w:spacing w:line="240" w:lineRule="exact"/>
              <w:rPr>
                <w:rFonts w:ascii="CordiaUPC" w:hAnsi="CordiaUPC" w:cs="CordiaUPC"/>
                <w:sz w:val="26"/>
                <w:szCs w:val="26"/>
              </w:rPr>
            </w:pPr>
          </w:p>
        </w:tc>
        <w:tc>
          <w:tcPr>
            <w:tcW w:w="1079" w:type="dxa"/>
            <w:vAlign w:val="bottom"/>
          </w:tcPr>
          <w:p w14:paraId="28B5BB79" w14:textId="77777777" w:rsidR="005532FF" w:rsidRPr="00E44283" w:rsidRDefault="005532FF" w:rsidP="005532FF">
            <w:pPr>
              <w:tabs>
                <w:tab w:val="decimal" w:pos="788"/>
              </w:tabs>
              <w:spacing w:line="240" w:lineRule="exact"/>
              <w:ind w:right="-106"/>
              <w:rPr>
                <w:rFonts w:ascii="CordiaUPC" w:hAnsi="CordiaUPC" w:cs="CordiaUPC"/>
                <w:sz w:val="26"/>
                <w:szCs w:val="26"/>
              </w:rPr>
            </w:pPr>
          </w:p>
        </w:tc>
      </w:tr>
      <w:tr w:rsidR="009A4FD7" w:rsidRPr="00E44283" w14:paraId="2BEB5ABA" w14:textId="77777777" w:rsidTr="008D071D">
        <w:tc>
          <w:tcPr>
            <w:tcW w:w="5049" w:type="dxa"/>
            <w:vAlign w:val="bottom"/>
          </w:tcPr>
          <w:p w14:paraId="311D9772" w14:textId="77777777" w:rsidR="009A4FD7" w:rsidRPr="00E44283" w:rsidRDefault="009A4FD7" w:rsidP="009A4FD7">
            <w:pPr>
              <w:spacing w:line="240" w:lineRule="exact"/>
              <w:ind w:right="-288"/>
              <w:rPr>
                <w:rFonts w:ascii="CordiaUPC" w:hAnsi="CordiaUPC" w:cs="CordiaUPC"/>
                <w:b/>
                <w:bCs/>
                <w:sz w:val="26"/>
                <w:szCs w:val="26"/>
                <w:lang w:val="en-US"/>
              </w:rPr>
            </w:pPr>
            <w:r w:rsidRPr="00E44283">
              <w:rPr>
                <w:rFonts w:ascii="CordiaUPC" w:hAnsi="CordiaUPC" w:cs="CordiaUPC" w:hint="cs"/>
                <w:sz w:val="26"/>
                <w:szCs w:val="26"/>
                <w:lang w:val="en-US"/>
              </w:rPr>
              <w:t>Ministry of Finance</w:t>
            </w:r>
          </w:p>
        </w:tc>
        <w:tc>
          <w:tcPr>
            <w:tcW w:w="1170" w:type="dxa"/>
          </w:tcPr>
          <w:p w14:paraId="5747AD08" w14:textId="2886F185" w:rsidR="009A4FD7" w:rsidRPr="00E44283" w:rsidRDefault="009A4FD7" w:rsidP="009A4FD7">
            <w:pPr>
              <w:tabs>
                <w:tab w:val="decimal" w:pos="792"/>
              </w:tabs>
              <w:spacing w:line="240" w:lineRule="exact"/>
              <w:rPr>
                <w:rFonts w:ascii="CordiaUPC" w:hAnsi="CordiaUPC" w:cs="CordiaUPC"/>
                <w:sz w:val="26"/>
                <w:szCs w:val="26"/>
              </w:rPr>
            </w:pPr>
            <w:r>
              <w:rPr>
                <w:rFonts w:ascii="CordiaUPC" w:hAnsi="CordiaUPC" w:cs="CordiaUPC"/>
                <w:sz w:val="26"/>
                <w:szCs w:val="26"/>
              </w:rPr>
              <w:t>1</w:t>
            </w:r>
          </w:p>
        </w:tc>
        <w:tc>
          <w:tcPr>
            <w:tcW w:w="1169" w:type="dxa"/>
            <w:vAlign w:val="bottom"/>
          </w:tcPr>
          <w:p w14:paraId="73C5E3B8" w14:textId="52233B1C" w:rsidR="009A4FD7" w:rsidRPr="00E44283" w:rsidRDefault="009A4FD7" w:rsidP="009A4FD7">
            <w:pPr>
              <w:tabs>
                <w:tab w:val="decimal" w:pos="884"/>
              </w:tabs>
              <w:spacing w:line="240" w:lineRule="exact"/>
              <w:rPr>
                <w:rFonts w:ascii="CordiaUPC" w:hAnsi="CordiaUPC" w:cs="CordiaUPC"/>
                <w:sz w:val="26"/>
                <w:szCs w:val="26"/>
              </w:rPr>
            </w:pPr>
            <w:r>
              <w:rPr>
                <w:rFonts w:ascii="CordiaUPC" w:hAnsi="CordiaUPC" w:cs="CordiaUPC"/>
                <w:sz w:val="26"/>
                <w:szCs w:val="26"/>
              </w:rPr>
              <w:t>1</w:t>
            </w:r>
          </w:p>
        </w:tc>
        <w:tc>
          <w:tcPr>
            <w:tcW w:w="1082" w:type="dxa"/>
            <w:vAlign w:val="bottom"/>
          </w:tcPr>
          <w:p w14:paraId="09BE058E" w14:textId="12584A8E" w:rsidR="009A4FD7" w:rsidRPr="00E44283" w:rsidRDefault="009A4FD7" w:rsidP="009A4FD7">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59E7C7DD" w14:textId="3A33C56E" w:rsidR="009A4FD7" w:rsidRPr="00E44283" w:rsidRDefault="009A4FD7" w:rsidP="009A4FD7">
            <w:pPr>
              <w:tabs>
                <w:tab w:val="decimal" w:pos="788"/>
              </w:tabs>
              <w:spacing w:line="240" w:lineRule="exact"/>
              <w:ind w:right="-106"/>
              <w:rPr>
                <w:rFonts w:ascii="CordiaUPC" w:hAnsi="CordiaUPC" w:cs="CordiaUPC"/>
                <w:sz w:val="26"/>
                <w:szCs w:val="26"/>
              </w:rPr>
            </w:pPr>
            <w:r>
              <w:rPr>
                <w:rFonts w:ascii="CordiaUPC" w:hAnsi="CordiaUPC" w:cs="CordiaUPC"/>
                <w:sz w:val="26"/>
                <w:szCs w:val="26"/>
              </w:rPr>
              <w:t>-</w:t>
            </w:r>
          </w:p>
        </w:tc>
      </w:tr>
      <w:tr w:rsidR="009A4FD7" w:rsidRPr="00E44283" w14:paraId="6E7F0706" w14:textId="77777777" w:rsidTr="008D071D">
        <w:tc>
          <w:tcPr>
            <w:tcW w:w="5049" w:type="dxa"/>
            <w:vAlign w:val="bottom"/>
          </w:tcPr>
          <w:p w14:paraId="7F046B8E" w14:textId="04511A6A" w:rsidR="009A4FD7" w:rsidRPr="00E44283" w:rsidRDefault="009A4FD7" w:rsidP="009A4FD7">
            <w:pPr>
              <w:tabs>
                <w:tab w:val="left" w:pos="162"/>
              </w:tabs>
              <w:spacing w:line="240" w:lineRule="exact"/>
              <w:ind w:left="158" w:right="-288" w:hanging="158"/>
              <w:jc w:val="both"/>
              <w:rPr>
                <w:rFonts w:ascii="CordiaUPC" w:hAnsi="CordiaUPC" w:cs="CordiaUPC"/>
                <w:sz w:val="26"/>
                <w:szCs w:val="26"/>
                <w:lang w:val="en-US"/>
              </w:rPr>
            </w:pPr>
            <w:proofErr w:type="spellStart"/>
            <w:r w:rsidRPr="00E44283">
              <w:rPr>
                <w:rFonts w:ascii="CordiaUPC" w:hAnsi="CordiaUPC" w:cs="CordiaUPC" w:hint="cs"/>
                <w:sz w:val="26"/>
                <w:szCs w:val="26"/>
                <w:lang w:val="en-US"/>
              </w:rPr>
              <w:t>Thanachart</w:t>
            </w:r>
            <w:proofErr w:type="spellEnd"/>
            <w:r w:rsidRPr="00E44283">
              <w:rPr>
                <w:rFonts w:ascii="CordiaUPC" w:hAnsi="CordiaUPC" w:cs="CordiaUPC" w:hint="cs"/>
                <w:sz w:val="26"/>
                <w:szCs w:val="26"/>
                <w:lang w:val="en-US"/>
              </w:rPr>
              <w:t xml:space="preserve"> Capital PCL.</w:t>
            </w:r>
          </w:p>
        </w:tc>
        <w:tc>
          <w:tcPr>
            <w:tcW w:w="1170" w:type="dxa"/>
          </w:tcPr>
          <w:p w14:paraId="679F2C8E" w14:textId="5BEC4678" w:rsidR="009A4FD7" w:rsidRPr="00E44283" w:rsidRDefault="009A4FD7" w:rsidP="009A4FD7">
            <w:pPr>
              <w:tabs>
                <w:tab w:val="decimal" w:pos="792"/>
              </w:tabs>
              <w:spacing w:line="240" w:lineRule="exact"/>
              <w:rPr>
                <w:rFonts w:ascii="CordiaUPC" w:hAnsi="CordiaUPC" w:cs="CordiaUPC"/>
                <w:sz w:val="26"/>
                <w:szCs w:val="26"/>
              </w:rPr>
            </w:pPr>
            <w:r>
              <w:rPr>
                <w:rFonts w:ascii="CordiaUPC" w:hAnsi="CordiaUPC" w:cs="CordiaUPC"/>
                <w:sz w:val="26"/>
                <w:szCs w:val="26"/>
              </w:rPr>
              <w:t>1</w:t>
            </w:r>
          </w:p>
        </w:tc>
        <w:tc>
          <w:tcPr>
            <w:tcW w:w="1169" w:type="dxa"/>
            <w:vAlign w:val="bottom"/>
          </w:tcPr>
          <w:p w14:paraId="607D3B18" w14:textId="7CB21A18" w:rsidR="009A4FD7" w:rsidRPr="00E44283" w:rsidRDefault="009A4FD7" w:rsidP="009A4FD7">
            <w:pPr>
              <w:tabs>
                <w:tab w:val="decimal" w:pos="884"/>
              </w:tabs>
              <w:spacing w:line="240" w:lineRule="exact"/>
              <w:rPr>
                <w:rFonts w:ascii="CordiaUPC" w:hAnsi="CordiaUPC" w:cs="CordiaUPC"/>
                <w:sz w:val="26"/>
                <w:szCs w:val="26"/>
              </w:rPr>
            </w:pPr>
            <w:r>
              <w:rPr>
                <w:rFonts w:ascii="CordiaUPC" w:hAnsi="CordiaUPC" w:cs="CordiaUPC"/>
                <w:sz w:val="26"/>
                <w:szCs w:val="26"/>
              </w:rPr>
              <w:t>2</w:t>
            </w:r>
          </w:p>
        </w:tc>
        <w:tc>
          <w:tcPr>
            <w:tcW w:w="1082" w:type="dxa"/>
            <w:vAlign w:val="bottom"/>
          </w:tcPr>
          <w:p w14:paraId="3F50FD0F" w14:textId="6030DEB5" w:rsidR="009A4FD7" w:rsidRPr="00E44283" w:rsidRDefault="009A4FD7" w:rsidP="009A4FD7">
            <w:pPr>
              <w:tabs>
                <w:tab w:val="decimal" w:pos="690"/>
              </w:tabs>
              <w:spacing w:line="240" w:lineRule="exact"/>
              <w:rPr>
                <w:rFonts w:ascii="CordiaUPC" w:hAnsi="CordiaUPC" w:cs="CordiaUPC"/>
                <w:sz w:val="26"/>
                <w:szCs w:val="26"/>
              </w:rPr>
            </w:pPr>
            <w:r>
              <w:rPr>
                <w:rFonts w:ascii="CordiaUPC" w:hAnsi="CordiaUPC" w:cs="CordiaUPC"/>
                <w:sz w:val="26"/>
                <w:szCs w:val="26"/>
              </w:rPr>
              <w:t>-</w:t>
            </w:r>
          </w:p>
        </w:tc>
        <w:tc>
          <w:tcPr>
            <w:tcW w:w="1079" w:type="dxa"/>
            <w:vAlign w:val="bottom"/>
          </w:tcPr>
          <w:p w14:paraId="2108ED29" w14:textId="35151D52" w:rsidR="009A4FD7" w:rsidRPr="00E44283" w:rsidRDefault="009A4FD7" w:rsidP="009A4FD7">
            <w:pPr>
              <w:tabs>
                <w:tab w:val="decimal" w:pos="788"/>
              </w:tabs>
              <w:spacing w:line="240" w:lineRule="exact"/>
              <w:ind w:right="-106"/>
              <w:rPr>
                <w:rFonts w:ascii="CordiaUPC" w:hAnsi="CordiaUPC" w:cs="CordiaUPC"/>
                <w:sz w:val="26"/>
                <w:szCs w:val="26"/>
              </w:rPr>
            </w:pPr>
            <w:r>
              <w:rPr>
                <w:rFonts w:ascii="CordiaUPC" w:hAnsi="CordiaUPC" w:cs="CordiaUPC"/>
                <w:sz w:val="26"/>
                <w:szCs w:val="26"/>
              </w:rPr>
              <w:t>-</w:t>
            </w:r>
          </w:p>
        </w:tc>
      </w:tr>
      <w:tr w:rsidR="009A4FD7" w:rsidRPr="00E44283" w14:paraId="2DBE8E88" w14:textId="77777777" w:rsidTr="0078523A">
        <w:tc>
          <w:tcPr>
            <w:tcW w:w="5049" w:type="dxa"/>
            <w:vAlign w:val="bottom"/>
          </w:tcPr>
          <w:p w14:paraId="1A3D55D0" w14:textId="77777777" w:rsidR="009A4FD7" w:rsidRPr="00E44283" w:rsidRDefault="009A4FD7" w:rsidP="009A4FD7">
            <w:pPr>
              <w:tabs>
                <w:tab w:val="left" w:pos="162"/>
              </w:tabs>
              <w:spacing w:line="240" w:lineRule="exact"/>
              <w:ind w:right="-288"/>
              <w:rPr>
                <w:rFonts w:ascii="CordiaUPC" w:hAnsi="CordiaUPC" w:cs="CordiaUPC"/>
                <w:b/>
                <w:bCs/>
                <w:sz w:val="26"/>
                <w:szCs w:val="26"/>
                <w:lang w:val="en-US"/>
              </w:rPr>
            </w:pPr>
          </w:p>
        </w:tc>
        <w:tc>
          <w:tcPr>
            <w:tcW w:w="1170" w:type="dxa"/>
            <w:vAlign w:val="bottom"/>
          </w:tcPr>
          <w:p w14:paraId="3E11BDF1" w14:textId="77777777" w:rsidR="009A4FD7" w:rsidRPr="00E44283" w:rsidRDefault="009A4FD7" w:rsidP="009A4FD7">
            <w:pPr>
              <w:tabs>
                <w:tab w:val="decimal" w:pos="792"/>
              </w:tabs>
              <w:spacing w:line="240" w:lineRule="exact"/>
              <w:rPr>
                <w:rFonts w:ascii="CordiaUPC" w:hAnsi="CordiaUPC" w:cs="CordiaUPC"/>
                <w:sz w:val="26"/>
                <w:szCs w:val="26"/>
              </w:rPr>
            </w:pPr>
          </w:p>
        </w:tc>
        <w:tc>
          <w:tcPr>
            <w:tcW w:w="1169" w:type="dxa"/>
            <w:vAlign w:val="bottom"/>
          </w:tcPr>
          <w:p w14:paraId="49B094ED" w14:textId="77777777" w:rsidR="009A4FD7" w:rsidRPr="00E44283" w:rsidRDefault="009A4FD7" w:rsidP="009A4FD7">
            <w:pPr>
              <w:tabs>
                <w:tab w:val="decimal" w:pos="884"/>
              </w:tabs>
              <w:spacing w:line="240" w:lineRule="exact"/>
              <w:rPr>
                <w:rFonts w:ascii="CordiaUPC" w:hAnsi="CordiaUPC" w:cs="CordiaUPC"/>
                <w:sz w:val="26"/>
                <w:szCs w:val="26"/>
              </w:rPr>
            </w:pPr>
          </w:p>
        </w:tc>
        <w:tc>
          <w:tcPr>
            <w:tcW w:w="1082" w:type="dxa"/>
            <w:vAlign w:val="bottom"/>
          </w:tcPr>
          <w:p w14:paraId="164E21CA" w14:textId="77777777" w:rsidR="009A4FD7" w:rsidRPr="00E44283" w:rsidRDefault="009A4FD7" w:rsidP="009A4FD7">
            <w:pPr>
              <w:tabs>
                <w:tab w:val="decimal" w:pos="690"/>
              </w:tabs>
              <w:spacing w:line="240" w:lineRule="exact"/>
              <w:rPr>
                <w:rFonts w:ascii="CordiaUPC" w:hAnsi="CordiaUPC" w:cs="CordiaUPC"/>
                <w:sz w:val="26"/>
                <w:szCs w:val="26"/>
              </w:rPr>
            </w:pPr>
          </w:p>
        </w:tc>
        <w:tc>
          <w:tcPr>
            <w:tcW w:w="1079" w:type="dxa"/>
            <w:vAlign w:val="bottom"/>
          </w:tcPr>
          <w:p w14:paraId="4E73061E" w14:textId="77777777" w:rsidR="009A4FD7" w:rsidRPr="00E44283" w:rsidRDefault="009A4FD7" w:rsidP="009A4FD7">
            <w:pPr>
              <w:tabs>
                <w:tab w:val="decimal" w:pos="788"/>
              </w:tabs>
              <w:spacing w:line="240" w:lineRule="exact"/>
              <w:ind w:right="-106"/>
              <w:rPr>
                <w:rFonts w:ascii="CordiaUPC" w:hAnsi="CordiaUPC" w:cs="CordiaUPC"/>
                <w:sz w:val="26"/>
                <w:szCs w:val="26"/>
              </w:rPr>
            </w:pPr>
          </w:p>
        </w:tc>
      </w:tr>
      <w:tr w:rsidR="009A4FD7" w:rsidRPr="00E44283" w14:paraId="3A3E3717" w14:textId="77777777" w:rsidTr="0078523A">
        <w:tc>
          <w:tcPr>
            <w:tcW w:w="5049" w:type="dxa"/>
            <w:vAlign w:val="bottom"/>
          </w:tcPr>
          <w:p w14:paraId="026EC4E3" w14:textId="77777777" w:rsidR="009A4FD7" w:rsidRPr="005F3953" w:rsidRDefault="009A4FD7" w:rsidP="009A4FD7">
            <w:pPr>
              <w:tabs>
                <w:tab w:val="left" w:pos="162"/>
              </w:tabs>
              <w:spacing w:line="240" w:lineRule="exact"/>
              <w:ind w:left="158" w:right="-288" w:hanging="158"/>
              <w:rPr>
                <w:rFonts w:ascii="CordiaUPC" w:hAnsi="CordiaUPC" w:cs="CordiaUPC"/>
                <w:b/>
                <w:bCs/>
                <w:spacing w:val="-6"/>
                <w:sz w:val="26"/>
                <w:szCs w:val="26"/>
                <w:lang w:val="en-US"/>
              </w:rPr>
            </w:pPr>
            <w:r w:rsidRPr="005F3953">
              <w:rPr>
                <w:rFonts w:ascii="CordiaUPC" w:hAnsi="CordiaUPC" w:cs="CordiaUPC" w:hint="cs"/>
                <w:b/>
                <w:bCs/>
                <w:spacing w:val="-6"/>
                <w:sz w:val="26"/>
                <w:szCs w:val="26"/>
                <w:lang w:val="en-US"/>
              </w:rPr>
              <w:t>Deposits (including interbank and money market items - liabilities)</w:t>
            </w:r>
          </w:p>
        </w:tc>
        <w:tc>
          <w:tcPr>
            <w:tcW w:w="1170" w:type="dxa"/>
            <w:vAlign w:val="bottom"/>
          </w:tcPr>
          <w:p w14:paraId="6E83E4E5" w14:textId="77777777" w:rsidR="009A4FD7" w:rsidRPr="00E44283" w:rsidRDefault="009A4FD7" w:rsidP="009A4FD7">
            <w:pPr>
              <w:tabs>
                <w:tab w:val="decimal" w:pos="792"/>
              </w:tabs>
              <w:spacing w:line="240" w:lineRule="exact"/>
              <w:rPr>
                <w:rFonts w:ascii="CordiaUPC" w:hAnsi="CordiaUPC" w:cs="CordiaUPC"/>
                <w:sz w:val="26"/>
                <w:szCs w:val="26"/>
              </w:rPr>
            </w:pPr>
          </w:p>
        </w:tc>
        <w:tc>
          <w:tcPr>
            <w:tcW w:w="1169" w:type="dxa"/>
            <w:vAlign w:val="bottom"/>
          </w:tcPr>
          <w:p w14:paraId="54F11A61" w14:textId="77777777" w:rsidR="009A4FD7" w:rsidRPr="00E44283" w:rsidRDefault="009A4FD7" w:rsidP="009A4FD7">
            <w:pPr>
              <w:tabs>
                <w:tab w:val="decimal" w:pos="884"/>
              </w:tabs>
              <w:spacing w:line="240" w:lineRule="exact"/>
              <w:rPr>
                <w:rFonts w:ascii="CordiaUPC" w:hAnsi="CordiaUPC" w:cs="CordiaUPC"/>
                <w:sz w:val="26"/>
                <w:szCs w:val="26"/>
              </w:rPr>
            </w:pPr>
          </w:p>
        </w:tc>
        <w:tc>
          <w:tcPr>
            <w:tcW w:w="1082" w:type="dxa"/>
            <w:vAlign w:val="bottom"/>
          </w:tcPr>
          <w:p w14:paraId="408DEF74" w14:textId="77777777" w:rsidR="009A4FD7" w:rsidRPr="00E44283" w:rsidRDefault="009A4FD7" w:rsidP="009A4FD7">
            <w:pPr>
              <w:tabs>
                <w:tab w:val="decimal" w:pos="690"/>
              </w:tabs>
              <w:spacing w:line="240" w:lineRule="exact"/>
              <w:rPr>
                <w:rFonts w:ascii="CordiaUPC" w:hAnsi="CordiaUPC" w:cs="CordiaUPC"/>
                <w:sz w:val="26"/>
                <w:szCs w:val="26"/>
              </w:rPr>
            </w:pPr>
          </w:p>
        </w:tc>
        <w:tc>
          <w:tcPr>
            <w:tcW w:w="1079" w:type="dxa"/>
            <w:vAlign w:val="bottom"/>
          </w:tcPr>
          <w:p w14:paraId="2028046B" w14:textId="77777777" w:rsidR="009A4FD7" w:rsidRPr="00E44283" w:rsidRDefault="009A4FD7" w:rsidP="009A4FD7">
            <w:pPr>
              <w:tabs>
                <w:tab w:val="decimal" w:pos="788"/>
              </w:tabs>
              <w:spacing w:line="240" w:lineRule="exact"/>
              <w:ind w:right="-106"/>
              <w:rPr>
                <w:rFonts w:ascii="CordiaUPC" w:hAnsi="CordiaUPC" w:cs="CordiaUPC"/>
                <w:sz w:val="26"/>
                <w:szCs w:val="26"/>
              </w:rPr>
            </w:pPr>
          </w:p>
        </w:tc>
      </w:tr>
      <w:tr w:rsidR="009A4FD7" w:rsidRPr="00E44283" w14:paraId="3602EF0B" w14:textId="77777777" w:rsidTr="0078523A">
        <w:tc>
          <w:tcPr>
            <w:tcW w:w="5049" w:type="dxa"/>
            <w:vAlign w:val="bottom"/>
          </w:tcPr>
          <w:p w14:paraId="7FD44C5C" w14:textId="77777777" w:rsidR="009A4FD7" w:rsidRPr="00E44283" w:rsidRDefault="009A4FD7" w:rsidP="009A4FD7">
            <w:pPr>
              <w:tabs>
                <w:tab w:val="left" w:pos="162"/>
              </w:tabs>
              <w:spacing w:line="240" w:lineRule="exact"/>
              <w:ind w:left="158" w:right="-288" w:hanging="158"/>
              <w:rPr>
                <w:rFonts w:ascii="CordiaUPC" w:hAnsi="CordiaUPC" w:cs="CordiaUPC"/>
                <w:sz w:val="26"/>
                <w:szCs w:val="26"/>
                <w:lang w:val="en-US"/>
              </w:rPr>
            </w:pPr>
            <w:r w:rsidRPr="00E44283">
              <w:rPr>
                <w:rFonts w:ascii="CordiaUPC" w:hAnsi="CordiaUPC" w:cs="CordiaUPC" w:hint="cs"/>
                <w:sz w:val="26"/>
                <w:szCs w:val="26"/>
                <w:lang w:val="en-US"/>
              </w:rPr>
              <w:t>ING Bank N.V.</w:t>
            </w:r>
          </w:p>
        </w:tc>
        <w:tc>
          <w:tcPr>
            <w:tcW w:w="1170" w:type="dxa"/>
            <w:vAlign w:val="bottom"/>
          </w:tcPr>
          <w:p w14:paraId="0E8271EA" w14:textId="0FE5140D" w:rsidR="009A4FD7" w:rsidRPr="00E44283" w:rsidRDefault="009A4FD7" w:rsidP="009A4FD7">
            <w:pPr>
              <w:tabs>
                <w:tab w:val="decimal" w:pos="792"/>
              </w:tabs>
              <w:spacing w:line="240" w:lineRule="exact"/>
              <w:rPr>
                <w:rFonts w:ascii="CordiaUPC" w:hAnsi="CordiaUPC" w:cs="CordiaUPC"/>
                <w:sz w:val="26"/>
                <w:szCs w:val="26"/>
                <w:lang w:val="en-US"/>
              </w:rPr>
            </w:pPr>
            <w:r>
              <w:rPr>
                <w:rFonts w:ascii="CordiaUPC" w:eastAsia="Times New Roman" w:hAnsi="CordiaUPC" w:cs="CordiaUPC"/>
                <w:sz w:val="26"/>
                <w:szCs w:val="26"/>
              </w:rPr>
              <w:t>4</w:t>
            </w:r>
          </w:p>
        </w:tc>
        <w:tc>
          <w:tcPr>
            <w:tcW w:w="1169" w:type="dxa"/>
            <w:vAlign w:val="bottom"/>
          </w:tcPr>
          <w:p w14:paraId="3D58E7AA" w14:textId="3342A0B9" w:rsidR="009A4FD7" w:rsidRPr="00E44283" w:rsidRDefault="009A4FD7" w:rsidP="009A4FD7">
            <w:pPr>
              <w:tabs>
                <w:tab w:val="decimal" w:pos="884"/>
              </w:tabs>
              <w:spacing w:line="240" w:lineRule="exact"/>
              <w:rPr>
                <w:rFonts w:ascii="CordiaUPC" w:hAnsi="CordiaUPC" w:cs="CordiaUPC"/>
                <w:sz w:val="26"/>
                <w:szCs w:val="26"/>
                <w:lang w:val="en-US"/>
              </w:rPr>
            </w:pPr>
            <w:r>
              <w:rPr>
                <w:rFonts w:ascii="CordiaUPC" w:eastAsia="Times New Roman" w:hAnsi="CordiaUPC" w:cs="CordiaUPC"/>
                <w:sz w:val="26"/>
                <w:szCs w:val="26"/>
              </w:rPr>
              <w:t>4</w:t>
            </w:r>
          </w:p>
        </w:tc>
        <w:tc>
          <w:tcPr>
            <w:tcW w:w="1082" w:type="dxa"/>
            <w:vAlign w:val="bottom"/>
          </w:tcPr>
          <w:p w14:paraId="16BC2D71" w14:textId="253ADAB7" w:rsidR="009A4FD7" w:rsidRPr="00E44283" w:rsidRDefault="009A4FD7" w:rsidP="009A4FD7">
            <w:pPr>
              <w:tabs>
                <w:tab w:val="decimal" w:pos="690"/>
              </w:tabs>
              <w:spacing w:line="240" w:lineRule="exact"/>
              <w:rPr>
                <w:rFonts w:ascii="CordiaUPC" w:hAnsi="CordiaUPC" w:cs="CordiaUPC"/>
                <w:sz w:val="26"/>
                <w:szCs w:val="26"/>
              </w:rPr>
            </w:pPr>
            <w:r>
              <w:rPr>
                <w:rFonts w:ascii="CordiaUPC" w:hAnsi="CordiaUPC" w:cs="CordiaUPC"/>
                <w:sz w:val="26"/>
                <w:szCs w:val="26"/>
              </w:rPr>
              <w:t>4</w:t>
            </w:r>
          </w:p>
        </w:tc>
        <w:tc>
          <w:tcPr>
            <w:tcW w:w="1079" w:type="dxa"/>
            <w:vAlign w:val="bottom"/>
          </w:tcPr>
          <w:p w14:paraId="4C2802DE" w14:textId="115F1D3D" w:rsidR="009A4FD7" w:rsidRPr="00E44283" w:rsidRDefault="009A4FD7" w:rsidP="009A4FD7">
            <w:pPr>
              <w:tabs>
                <w:tab w:val="decimal" w:pos="788"/>
              </w:tabs>
              <w:spacing w:line="240" w:lineRule="exact"/>
              <w:ind w:right="-106"/>
              <w:rPr>
                <w:rFonts w:ascii="CordiaUPC" w:hAnsi="CordiaUPC" w:cs="CordiaUPC"/>
                <w:sz w:val="26"/>
                <w:szCs w:val="26"/>
              </w:rPr>
            </w:pPr>
            <w:r>
              <w:rPr>
                <w:rFonts w:ascii="CordiaUPC" w:hAnsi="CordiaUPC" w:cs="CordiaUPC"/>
                <w:sz w:val="26"/>
                <w:szCs w:val="26"/>
              </w:rPr>
              <w:t>4</w:t>
            </w:r>
          </w:p>
        </w:tc>
      </w:tr>
      <w:tr w:rsidR="009A4FD7" w:rsidRPr="00E44283" w14:paraId="7C9D14D5" w14:textId="77777777" w:rsidTr="0078523A">
        <w:tc>
          <w:tcPr>
            <w:tcW w:w="5049" w:type="dxa"/>
            <w:vAlign w:val="bottom"/>
          </w:tcPr>
          <w:p w14:paraId="29993E28" w14:textId="366F012A" w:rsidR="009A4FD7" w:rsidRPr="00E44283" w:rsidRDefault="009A4FD7" w:rsidP="009A4FD7">
            <w:pPr>
              <w:tabs>
                <w:tab w:val="left" w:pos="162"/>
              </w:tabs>
              <w:spacing w:line="240" w:lineRule="exact"/>
              <w:ind w:left="158" w:right="-288" w:hanging="158"/>
              <w:jc w:val="both"/>
              <w:rPr>
                <w:rFonts w:ascii="CordiaUPC" w:hAnsi="CordiaUPC" w:cs="CordiaUPC"/>
                <w:sz w:val="26"/>
                <w:szCs w:val="26"/>
                <w:lang w:val="en-US"/>
              </w:rPr>
            </w:pPr>
            <w:proofErr w:type="spellStart"/>
            <w:r w:rsidRPr="00E44283">
              <w:rPr>
                <w:rFonts w:ascii="CordiaUPC" w:hAnsi="CordiaUPC" w:cs="CordiaUPC" w:hint="cs"/>
                <w:sz w:val="26"/>
                <w:szCs w:val="26"/>
                <w:lang w:val="en-US"/>
              </w:rPr>
              <w:t>Thanachart</w:t>
            </w:r>
            <w:proofErr w:type="spellEnd"/>
            <w:r w:rsidRPr="00E44283">
              <w:rPr>
                <w:rFonts w:ascii="CordiaUPC" w:hAnsi="CordiaUPC" w:cs="CordiaUPC" w:hint="cs"/>
                <w:sz w:val="26"/>
                <w:szCs w:val="26"/>
                <w:lang w:val="en-US"/>
              </w:rPr>
              <w:t xml:space="preserve"> Capital PCL.</w:t>
            </w:r>
          </w:p>
        </w:tc>
        <w:tc>
          <w:tcPr>
            <w:tcW w:w="1170" w:type="dxa"/>
            <w:vAlign w:val="bottom"/>
          </w:tcPr>
          <w:p w14:paraId="76F2511B" w14:textId="623EFB48" w:rsidR="009A4FD7" w:rsidRPr="00E44283" w:rsidRDefault="009A4FD7" w:rsidP="009A4FD7">
            <w:pPr>
              <w:tabs>
                <w:tab w:val="decimal" w:pos="792"/>
              </w:tabs>
              <w:spacing w:line="240" w:lineRule="exact"/>
              <w:rPr>
                <w:rFonts w:ascii="CordiaUPC" w:hAnsi="CordiaUPC" w:cs="CordiaUPC"/>
                <w:sz w:val="26"/>
                <w:szCs w:val="26"/>
                <w:rtl/>
                <w:cs/>
              </w:rPr>
            </w:pPr>
            <w:r>
              <w:rPr>
                <w:rFonts w:ascii="CordiaUPC" w:eastAsia="Times New Roman" w:hAnsi="CordiaUPC" w:cs="CordiaUPC"/>
                <w:sz w:val="26"/>
                <w:szCs w:val="26"/>
              </w:rPr>
              <w:t>1,055</w:t>
            </w:r>
          </w:p>
        </w:tc>
        <w:tc>
          <w:tcPr>
            <w:tcW w:w="1169" w:type="dxa"/>
            <w:vAlign w:val="bottom"/>
          </w:tcPr>
          <w:p w14:paraId="491E6B13" w14:textId="4ECE3C5E" w:rsidR="009A4FD7" w:rsidRPr="00E44283" w:rsidRDefault="009A4FD7" w:rsidP="009A4FD7">
            <w:pPr>
              <w:tabs>
                <w:tab w:val="decimal" w:pos="884"/>
              </w:tabs>
              <w:spacing w:line="240" w:lineRule="exact"/>
              <w:rPr>
                <w:rFonts w:ascii="CordiaUPC" w:hAnsi="CordiaUPC" w:cs="CordiaUPC"/>
                <w:sz w:val="26"/>
                <w:szCs w:val="26"/>
                <w:rtl/>
                <w:cs/>
              </w:rPr>
            </w:pPr>
            <w:r>
              <w:rPr>
                <w:rFonts w:ascii="CordiaUPC" w:eastAsia="Times New Roman" w:hAnsi="CordiaUPC" w:cs="CordiaUPC"/>
                <w:sz w:val="26"/>
                <w:szCs w:val="26"/>
              </w:rPr>
              <w:t>177</w:t>
            </w:r>
          </w:p>
        </w:tc>
        <w:tc>
          <w:tcPr>
            <w:tcW w:w="1082" w:type="dxa"/>
            <w:vAlign w:val="bottom"/>
          </w:tcPr>
          <w:p w14:paraId="2EFE91E5" w14:textId="5DE564FD" w:rsidR="009A4FD7" w:rsidRPr="00E44283" w:rsidRDefault="009A4FD7" w:rsidP="009A4FD7">
            <w:pPr>
              <w:tabs>
                <w:tab w:val="decimal" w:pos="690"/>
              </w:tabs>
              <w:spacing w:line="240" w:lineRule="exact"/>
              <w:rPr>
                <w:rFonts w:ascii="CordiaUPC" w:hAnsi="CordiaUPC" w:cs="CordiaUPC"/>
                <w:sz w:val="26"/>
                <w:szCs w:val="26"/>
              </w:rPr>
            </w:pPr>
            <w:r>
              <w:rPr>
                <w:rFonts w:ascii="CordiaUPC" w:hAnsi="CordiaUPC" w:cs="CordiaUPC"/>
                <w:sz w:val="26"/>
                <w:szCs w:val="26"/>
              </w:rPr>
              <w:t>4</w:t>
            </w:r>
          </w:p>
        </w:tc>
        <w:tc>
          <w:tcPr>
            <w:tcW w:w="1079" w:type="dxa"/>
            <w:vAlign w:val="bottom"/>
          </w:tcPr>
          <w:p w14:paraId="772FB76F" w14:textId="2F9958F0" w:rsidR="009A4FD7" w:rsidRPr="00E44283" w:rsidRDefault="009A4FD7" w:rsidP="009A4FD7">
            <w:pPr>
              <w:tabs>
                <w:tab w:val="decimal" w:pos="788"/>
              </w:tabs>
              <w:spacing w:line="240" w:lineRule="exact"/>
              <w:ind w:right="-106"/>
              <w:rPr>
                <w:rFonts w:ascii="CordiaUPC" w:hAnsi="CordiaUPC" w:cs="CordiaUPC"/>
                <w:sz w:val="26"/>
                <w:szCs w:val="26"/>
              </w:rPr>
            </w:pPr>
            <w:r>
              <w:rPr>
                <w:rFonts w:ascii="CordiaUPC" w:hAnsi="CordiaUPC" w:cs="CordiaUPC"/>
                <w:sz w:val="26"/>
                <w:szCs w:val="26"/>
              </w:rPr>
              <w:t>-</w:t>
            </w:r>
          </w:p>
        </w:tc>
      </w:tr>
      <w:tr w:rsidR="009A4FD7" w:rsidRPr="00E44283" w14:paraId="73EBA2C9" w14:textId="77777777" w:rsidTr="0078523A">
        <w:tc>
          <w:tcPr>
            <w:tcW w:w="5049" w:type="dxa"/>
            <w:vAlign w:val="bottom"/>
          </w:tcPr>
          <w:p w14:paraId="313524CB" w14:textId="77777777" w:rsidR="009A4FD7" w:rsidRPr="00E44283" w:rsidRDefault="009A4FD7" w:rsidP="009A4FD7">
            <w:pPr>
              <w:tabs>
                <w:tab w:val="left" w:pos="162"/>
              </w:tabs>
              <w:spacing w:line="240" w:lineRule="exact"/>
              <w:ind w:left="158" w:right="-288" w:hanging="158"/>
              <w:rPr>
                <w:rFonts w:ascii="CordiaUPC" w:hAnsi="CordiaUPC" w:cs="CordiaUPC"/>
                <w:b/>
                <w:bCs/>
                <w:sz w:val="26"/>
                <w:szCs w:val="26"/>
                <w:lang w:val="en-US"/>
              </w:rPr>
            </w:pPr>
          </w:p>
        </w:tc>
        <w:tc>
          <w:tcPr>
            <w:tcW w:w="1170" w:type="dxa"/>
            <w:vAlign w:val="bottom"/>
          </w:tcPr>
          <w:p w14:paraId="5ED14B7F" w14:textId="77777777" w:rsidR="009A4FD7" w:rsidRPr="00E44283" w:rsidRDefault="009A4FD7" w:rsidP="009A4FD7">
            <w:pPr>
              <w:tabs>
                <w:tab w:val="decimal" w:pos="792"/>
              </w:tabs>
              <w:spacing w:line="240" w:lineRule="exact"/>
              <w:rPr>
                <w:rFonts w:ascii="CordiaUPC" w:hAnsi="CordiaUPC" w:cs="CordiaUPC"/>
                <w:sz w:val="26"/>
                <w:szCs w:val="26"/>
                <w:rtl/>
                <w:cs/>
              </w:rPr>
            </w:pPr>
          </w:p>
        </w:tc>
        <w:tc>
          <w:tcPr>
            <w:tcW w:w="1169" w:type="dxa"/>
            <w:vAlign w:val="bottom"/>
          </w:tcPr>
          <w:p w14:paraId="1E4A397B" w14:textId="77777777" w:rsidR="009A4FD7" w:rsidRPr="00E44283" w:rsidRDefault="009A4FD7" w:rsidP="009A4FD7">
            <w:pPr>
              <w:tabs>
                <w:tab w:val="decimal" w:pos="884"/>
              </w:tabs>
              <w:spacing w:line="240" w:lineRule="exact"/>
              <w:rPr>
                <w:rFonts w:ascii="CordiaUPC" w:hAnsi="CordiaUPC" w:cs="CordiaUPC"/>
                <w:sz w:val="26"/>
                <w:szCs w:val="26"/>
                <w:rtl/>
                <w:cs/>
              </w:rPr>
            </w:pPr>
          </w:p>
        </w:tc>
        <w:tc>
          <w:tcPr>
            <w:tcW w:w="1082" w:type="dxa"/>
            <w:vAlign w:val="bottom"/>
          </w:tcPr>
          <w:p w14:paraId="208BDE34" w14:textId="77777777" w:rsidR="009A4FD7" w:rsidRPr="00E44283" w:rsidRDefault="009A4FD7" w:rsidP="009A4FD7">
            <w:pPr>
              <w:tabs>
                <w:tab w:val="decimal" w:pos="690"/>
              </w:tabs>
              <w:spacing w:line="240" w:lineRule="exact"/>
              <w:rPr>
                <w:rFonts w:ascii="CordiaUPC" w:hAnsi="CordiaUPC" w:cs="CordiaUPC"/>
                <w:sz w:val="26"/>
                <w:szCs w:val="26"/>
                <w:rtl/>
                <w:cs/>
              </w:rPr>
            </w:pPr>
          </w:p>
        </w:tc>
        <w:tc>
          <w:tcPr>
            <w:tcW w:w="1079" w:type="dxa"/>
            <w:vAlign w:val="bottom"/>
          </w:tcPr>
          <w:p w14:paraId="30D84569" w14:textId="77777777" w:rsidR="009A4FD7" w:rsidRPr="00E44283" w:rsidRDefault="009A4FD7" w:rsidP="009A4FD7">
            <w:pPr>
              <w:tabs>
                <w:tab w:val="decimal" w:pos="788"/>
              </w:tabs>
              <w:spacing w:line="240" w:lineRule="exact"/>
              <w:ind w:right="-106"/>
              <w:rPr>
                <w:rFonts w:ascii="CordiaUPC" w:hAnsi="CordiaUPC" w:cs="CordiaUPC"/>
                <w:sz w:val="26"/>
                <w:szCs w:val="26"/>
                <w:rtl/>
                <w:cs/>
              </w:rPr>
            </w:pPr>
          </w:p>
        </w:tc>
      </w:tr>
      <w:tr w:rsidR="009A4FD7" w:rsidRPr="00E44283" w14:paraId="27299CE4" w14:textId="77777777" w:rsidTr="0078523A">
        <w:tc>
          <w:tcPr>
            <w:tcW w:w="5049" w:type="dxa"/>
            <w:vAlign w:val="bottom"/>
          </w:tcPr>
          <w:p w14:paraId="31D0EA76" w14:textId="77777777" w:rsidR="009A4FD7" w:rsidRPr="00E44283" w:rsidRDefault="009A4FD7" w:rsidP="009A4FD7">
            <w:pPr>
              <w:tabs>
                <w:tab w:val="left" w:pos="162"/>
                <w:tab w:val="left" w:pos="709"/>
                <w:tab w:val="left" w:pos="1440"/>
              </w:tabs>
              <w:spacing w:line="240" w:lineRule="exact"/>
              <w:ind w:left="162" w:right="-288" w:hanging="162"/>
              <w:rPr>
                <w:rFonts w:ascii="CordiaUPC" w:hAnsi="CordiaUPC" w:cs="CordiaUPC"/>
                <w:b/>
                <w:bCs/>
                <w:sz w:val="26"/>
                <w:szCs w:val="26"/>
                <w:lang w:val="en-US"/>
              </w:rPr>
            </w:pPr>
            <w:r w:rsidRPr="00E44283">
              <w:rPr>
                <w:rFonts w:ascii="CordiaUPC" w:hAnsi="CordiaUPC" w:cs="CordiaUPC" w:hint="cs"/>
                <w:b/>
                <w:bCs/>
                <w:sz w:val="26"/>
                <w:szCs w:val="26"/>
                <w:lang w:val="en-US"/>
              </w:rPr>
              <w:t>Other liabilities</w:t>
            </w:r>
          </w:p>
        </w:tc>
        <w:tc>
          <w:tcPr>
            <w:tcW w:w="1170" w:type="dxa"/>
            <w:vAlign w:val="bottom"/>
          </w:tcPr>
          <w:p w14:paraId="36BF8B02" w14:textId="77777777" w:rsidR="009A4FD7" w:rsidRPr="00E44283" w:rsidRDefault="009A4FD7" w:rsidP="009A4FD7">
            <w:pPr>
              <w:tabs>
                <w:tab w:val="decimal" w:pos="792"/>
              </w:tabs>
              <w:spacing w:line="240" w:lineRule="exact"/>
              <w:rPr>
                <w:rFonts w:ascii="CordiaUPC" w:hAnsi="CordiaUPC" w:cs="CordiaUPC"/>
                <w:sz w:val="26"/>
                <w:szCs w:val="26"/>
                <w:rtl/>
                <w:cs/>
              </w:rPr>
            </w:pPr>
          </w:p>
        </w:tc>
        <w:tc>
          <w:tcPr>
            <w:tcW w:w="1169" w:type="dxa"/>
            <w:vAlign w:val="bottom"/>
          </w:tcPr>
          <w:p w14:paraId="6D4492E8" w14:textId="77777777" w:rsidR="009A4FD7" w:rsidRPr="00E44283" w:rsidRDefault="009A4FD7" w:rsidP="009A4FD7">
            <w:pPr>
              <w:tabs>
                <w:tab w:val="decimal" w:pos="884"/>
              </w:tabs>
              <w:spacing w:line="240" w:lineRule="exact"/>
              <w:rPr>
                <w:rFonts w:ascii="CordiaUPC" w:hAnsi="CordiaUPC" w:cs="CordiaUPC"/>
                <w:sz w:val="26"/>
                <w:szCs w:val="26"/>
                <w:rtl/>
                <w:cs/>
              </w:rPr>
            </w:pPr>
          </w:p>
        </w:tc>
        <w:tc>
          <w:tcPr>
            <w:tcW w:w="1082" w:type="dxa"/>
          </w:tcPr>
          <w:p w14:paraId="7AC4BD8C" w14:textId="77777777" w:rsidR="009A4FD7" w:rsidRPr="00E44283" w:rsidRDefault="009A4FD7" w:rsidP="009A4FD7">
            <w:pPr>
              <w:tabs>
                <w:tab w:val="decimal" w:pos="690"/>
              </w:tabs>
              <w:spacing w:line="240" w:lineRule="exact"/>
              <w:rPr>
                <w:rFonts w:ascii="CordiaUPC" w:hAnsi="CordiaUPC" w:cs="CordiaUPC"/>
                <w:sz w:val="26"/>
                <w:szCs w:val="26"/>
                <w:rtl/>
                <w:cs/>
              </w:rPr>
            </w:pPr>
          </w:p>
        </w:tc>
        <w:tc>
          <w:tcPr>
            <w:tcW w:w="1079" w:type="dxa"/>
          </w:tcPr>
          <w:p w14:paraId="68A89A05" w14:textId="77777777" w:rsidR="009A4FD7" w:rsidRPr="00E44283" w:rsidRDefault="009A4FD7" w:rsidP="009A4FD7">
            <w:pPr>
              <w:tabs>
                <w:tab w:val="decimal" w:pos="788"/>
              </w:tabs>
              <w:spacing w:line="240" w:lineRule="exact"/>
              <w:ind w:right="-106"/>
              <w:rPr>
                <w:rFonts w:ascii="CordiaUPC" w:hAnsi="CordiaUPC" w:cs="CordiaUPC"/>
                <w:sz w:val="26"/>
                <w:szCs w:val="26"/>
                <w:rtl/>
                <w:cs/>
              </w:rPr>
            </w:pPr>
          </w:p>
        </w:tc>
      </w:tr>
      <w:tr w:rsidR="009A4FD7" w:rsidRPr="00E44283" w14:paraId="0DDD6F66" w14:textId="77777777" w:rsidTr="0078523A">
        <w:tc>
          <w:tcPr>
            <w:tcW w:w="5049" w:type="dxa"/>
            <w:vAlign w:val="bottom"/>
          </w:tcPr>
          <w:p w14:paraId="04C2D0F8" w14:textId="5B8C8BFC" w:rsidR="009A4FD7" w:rsidRPr="00E44283" w:rsidRDefault="009A4FD7" w:rsidP="009A4FD7">
            <w:pPr>
              <w:tabs>
                <w:tab w:val="left" w:pos="162"/>
                <w:tab w:val="left" w:pos="709"/>
                <w:tab w:val="left" w:pos="1440"/>
              </w:tabs>
              <w:spacing w:line="240" w:lineRule="exact"/>
              <w:ind w:left="162" w:right="-288" w:hanging="162"/>
              <w:rPr>
                <w:rFonts w:ascii="CordiaUPC" w:hAnsi="CordiaUPC" w:cs="CordiaUPC"/>
                <w:b/>
                <w:bCs/>
                <w:sz w:val="26"/>
                <w:szCs w:val="26"/>
                <w:lang w:val="en-US"/>
              </w:rPr>
            </w:pPr>
            <w:proofErr w:type="spellStart"/>
            <w:r w:rsidRPr="00E44283">
              <w:rPr>
                <w:rFonts w:ascii="CordiaUPC" w:hAnsi="CordiaUPC" w:cs="CordiaUPC" w:hint="cs"/>
                <w:sz w:val="26"/>
                <w:szCs w:val="26"/>
                <w:lang w:val="en-US"/>
              </w:rPr>
              <w:t>Thanachart</w:t>
            </w:r>
            <w:proofErr w:type="spellEnd"/>
            <w:r w:rsidRPr="00E44283">
              <w:rPr>
                <w:rFonts w:ascii="CordiaUPC" w:hAnsi="CordiaUPC" w:cs="CordiaUPC" w:hint="cs"/>
                <w:sz w:val="26"/>
                <w:szCs w:val="26"/>
                <w:lang w:val="en-US"/>
              </w:rPr>
              <w:t xml:space="preserve"> Capital PCL.</w:t>
            </w:r>
          </w:p>
        </w:tc>
        <w:tc>
          <w:tcPr>
            <w:tcW w:w="1170" w:type="dxa"/>
            <w:vAlign w:val="bottom"/>
          </w:tcPr>
          <w:p w14:paraId="40D75E23" w14:textId="446014D4" w:rsidR="009A4FD7" w:rsidRPr="00E44283" w:rsidRDefault="009A4FD7" w:rsidP="009A4FD7">
            <w:pPr>
              <w:tabs>
                <w:tab w:val="decimal" w:pos="792"/>
              </w:tabs>
              <w:spacing w:line="240" w:lineRule="exact"/>
              <w:rPr>
                <w:rFonts w:ascii="CordiaUPC" w:hAnsi="CordiaUPC" w:cs="CordiaUPC"/>
                <w:sz w:val="26"/>
                <w:szCs w:val="26"/>
                <w:rtl/>
                <w:cs/>
              </w:rPr>
            </w:pPr>
            <w:r>
              <w:rPr>
                <w:rFonts w:ascii="CordiaUPC" w:hAnsi="CordiaUPC" w:cs="CordiaUPC"/>
                <w:sz w:val="26"/>
                <w:szCs w:val="26"/>
              </w:rPr>
              <w:t>1</w:t>
            </w:r>
          </w:p>
        </w:tc>
        <w:tc>
          <w:tcPr>
            <w:tcW w:w="1169" w:type="dxa"/>
            <w:vAlign w:val="bottom"/>
          </w:tcPr>
          <w:p w14:paraId="21433D59" w14:textId="587B186B" w:rsidR="009A4FD7" w:rsidRPr="00E44283" w:rsidRDefault="009A4FD7" w:rsidP="009A4FD7">
            <w:pPr>
              <w:tabs>
                <w:tab w:val="decimal" w:pos="884"/>
              </w:tabs>
              <w:spacing w:line="240" w:lineRule="exact"/>
              <w:rPr>
                <w:rFonts w:ascii="CordiaUPC" w:hAnsi="CordiaUPC" w:cs="CordiaUPC"/>
                <w:sz w:val="26"/>
                <w:szCs w:val="26"/>
                <w:rtl/>
                <w:cs/>
              </w:rPr>
            </w:pPr>
            <w:r>
              <w:rPr>
                <w:rFonts w:ascii="CordiaUPC" w:hAnsi="CordiaUPC" w:cs="CordiaUPC"/>
                <w:sz w:val="26"/>
                <w:szCs w:val="26"/>
              </w:rPr>
              <w:t>-</w:t>
            </w:r>
          </w:p>
        </w:tc>
        <w:tc>
          <w:tcPr>
            <w:tcW w:w="1082" w:type="dxa"/>
          </w:tcPr>
          <w:p w14:paraId="2B954551" w14:textId="350BD777" w:rsidR="009A4FD7" w:rsidRPr="00E44283" w:rsidRDefault="009A4FD7" w:rsidP="009A4FD7">
            <w:pPr>
              <w:tabs>
                <w:tab w:val="decimal" w:pos="690"/>
              </w:tabs>
              <w:spacing w:line="240" w:lineRule="exact"/>
              <w:rPr>
                <w:rFonts w:ascii="CordiaUPC" w:hAnsi="CordiaUPC" w:cs="CordiaUPC"/>
                <w:sz w:val="26"/>
                <w:szCs w:val="26"/>
                <w:rtl/>
                <w:cs/>
              </w:rPr>
            </w:pPr>
            <w:r>
              <w:rPr>
                <w:rFonts w:ascii="CordiaUPC" w:hAnsi="CordiaUPC" w:cs="CordiaUPC"/>
                <w:sz w:val="26"/>
                <w:szCs w:val="26"/>
              </w:rPr>
              <w:t>-</w:t>
            </w:r>
          </w:p>
        </w:tc>
        <w:tc>
          <w:tcPr>
            <w:tcW w:w="1079" w:type="dxa"/>
          </w:tcPr>
          <w:p w14:paraId="189100EE" w14:textId="7872E01C" w:rsidR="009A4FD7" w:rsidRPr="00E44283" w:rsidRDefault="009A4FD7" w:rsidP="009A4FD7">
            <w:pPr>
              <w:tabs>
                <w:tab w:val="decimal" w:pos="788"/>
              </w:tabs>
              <w:spacing w:line="240" w:lineRule="exact"/>
              <w:ind w:right="-106"/>
              <w:rPr>
                <w:rFonts w:ascii="CordiaUPC" w:hAnsi="CordiaUPC" w:cs="CordiaUPC"/>
                <w:sz w:val="26"/>
                <w:szCs w:val="26"/>
                <w:rtl/>
                <w:cs/>
              </w:rPr>
            </w:pPr>
            <w:r>
              <w:rPr>
                <w:rFonts w:ascii="CordiaUPC" w:hAnsi="CordiaUPC" w:cs="CordiaUPC"/>
                <w:sz w:val="26"/>
                <w:szCs w:val="26"/>
              </w:rPr>
              <w:t>-</w:t>
            </w:r>
          </w:p>
        </w:tc>
      </w:tr>
      <w:tr w:rsidR="009A4FD7" w:rsidRPr="00E44283" w14:paraId="34C8151B" w14:textId="77777777" w:rsidTr="0078523A">
        <w:tc>
          <w:tcPr>
            <w:tcW w:w="5049" w:type="dxa"/>
            <w:vAlign w:val="bottom"/>
          </w:tcPr>
          <w:p w14:paraId="030753BB" w14:textId="77777777" w:rsidR="009A4FD7" w:rsidRPr="00E44283" w:rsidRDefault="009A4FD7" w:rsidP="009A4FD7">
            <w:pPr>
              <w:tabs>
                <w:tab w:val="left" w:pos="162"/>
                <w:tab w:val="left" w:pos="709"/>
                <w:tab w:val="left" w:pos="1440"/>
              </w:tabs>
              <w:spacing w:line="240" w:lineRule="exact"/>
              <w:ind w:left="162" w:right="-288" w:hanging="162"/>
              <w:rPr>
                <w:rFonts w:ascii="CordiaUPC" w:hAnsi="CordiaUPC" w:cs="CordiaUPC"/>
                <w:b/>
                <w:bCs/>
                <w:sz w:val="26"/>
                <w:szCs w:val="26"/>
                <w:lang w:val="en-US"/>
              </w:rPr>
            </w:pPr>
          </w:p>
        </w:tc>
        <w:tc>
          <w:tcPr>
            <w:tcW w:w="1170" w:type="dxa"/>
            <w:vAlign w:val="bottom"/>
          </w:tcPr>
          <w:p w14:paraId="4B23DED6" w14:textId="77777777" w:rsidR="009A4FD7" w:rsidRPr="00E44283" w:rsidRDefault="009A4FD7" w:rsidP="009A4FD7">
            <w:pPr>
              <w:tabs>
                <w:tab w:val="decimal" w:pos="792"/>
              </w:tabs>
              <w:spacing w:line="240" w:lineRule="exact"/>
              <w:rPr>
                <w:rFonts w:ascii="CordiaUPC" w:hAnsi="CordiaUPC" w:cs="CordiaUPC"/>
                <w:sz w:val="26"/>
                <w:szCs w:val="26"/>
                <w:rtl/>
                <w:cs/>
              </w:rPr>
            </w:pPr>
          </w:p>
        </w:tc>
        <w:tc>
          <w:tcPr>
            <w:tcW w:w="1169" w:type="dxa"/>
            <w:vAlign w:val="bottom"/>
          </w:tcPr>
          <w:p w14:paraId="3A289089" w14:textId="77777777" w:rsidR="009A4FD7" w:rsidRPr="00E44283" w:rsidRDefault="009A4FD7" w:rsidP="009A4FD7">
            <w:pPr>
              <w:tabs>
                <w:tab w:val="decimal" w:pos="884"/>
              </w:tabs>
              <w:spacing w:line="240" w:lineRule="exact"/>
              <w:rPr>
                <w:rFonts w:ascii="CordiaUPC" w:hAnsi="CordiaUPC" w:cs="CordiaUPC"/>
                <w:sz w:val="26"/>
                <w:szCs w:val="26"/>
                <w:rtl/>
                <w:cs/>
              </w:rPr>
            </w:pPr>
          </w:p>
        </w:tc>
        <w:tc>
          <w:tcPr>
            <w:tcW w:w="1082" w:type="dxa"/>
          </w:tcPr>
          <w:p w14:paraId="413DAB9D" w14:textId="77777777" w:rsidR="009A4FD7" w:rsidRPr="00E44283" w:rsidRDefault="009A4FD7" w:rsidP="009A4FD7">
            <w:pPr>
              <w:tabs>
                <w:tab w:val="decimal" w:pos="690"/>
              </w:tabs>
              <w:spacing w:line="240" w:lineRule="exact"/>
              <w:rPr>
                <w:rFonts w:ascii="CordiaUPC" w:hAnsi="CordiaUPC" w:cs="CordiaUPC"/>
                <w:sz w:val="26"/>
                <w:szCs w:val="26"/>
                <w:rtl/>
                <w:cs/>
              </w:rPr>
            </w:pPr>
          </w:p>
        </w:tc>
        <w:tc>
          <w:tcPr>
            <w:tcW w:w="1079" w:type="dxa"/>
          </w:tcPr>
          <w:p w14:paraId="75ED89B0" w14:textId="77777777" w:rsidR="009A4FD7" w:rsidRPr="00E44283" w:rsidRDefault="009A4FD7" w:rsidP="009A4FD7">
            <w:pPr>
              <w:tabs>
                <w:tab w:val="decimal" w:pos="788"/>
              </w:tabs>
              <w:spacing w:line="240" w:lineRule="exact"/>
              <w:ind w:right="-106"/>
              <w:rPr>
                <w:rFonts w:ascii="CordiaUPC" w:hAnsi="CordiaUPC" w:cs="CordiaUPC"/>
                <w:sz w:val="26"/>
                <w:szCs w:val="26"/>
                <w:rtl/>
                <w:cs/>
              </w:rPr>
            </w:pPr>
          </w:p>
        </w:tc>
      </w:tr>
      <w:tr w:rsidR="009A4FD7" w:rsidRPr="00E44283" w14:paraId="524D8A9D" w14:textId="77777777" w:rsidTr="0078523A">
        <w:tc>
          <w:tcPr>
            <w:tcW w:w="5049" w:type="dxa"/>
            <w:vAlign w:val="bottom"/>
          </w:tcPr>
          <w:p w14:paraId="7ADE837F" w14:textId="77777777" w:rsidR="009A4FD7" w:rsidRPr="00E44283" w:rsidRDefault="009A4FD7" w:rsidP="009A4FD7">
            <w:pPr>
              <w:tabs>
                <w:tab w:val="left" w:pos="162"/>
                <w:tab w:val="left" w:pos="709"/>
                <w:tab w:val="left" w:pos="1440"/>
              </w:tabs>
              <w:spacing w:line="240" w:lineRule="exact"/>
              <w:ind w:left="162" w:right="-288" w:hanging="162"/>
              <w:rPr>
                <w:rFonts w:ascii="CordiaUPC" w:hAnsi="CordiaUPC" w:cs="CordiaUPC"/>
                <w:b/>
                <w:bCs/>
                <w:sz w:val="26"/>
                <w:szCs w:val="26"/>
                <w:lang w:val="en-US"/>
              </w:rPr>
            </w:pPr>
            <w:r w:rsidRPr="00E44283">
              <w:rPr>
                <w:rFonts w:ascii="CordiaUPC" w:hAnsi="CordiaUPC" w:cs="CordiaUPC" w:hint="cs"/>
                <w:b/>
                <w:bCs/>
                <w:sz w:val="26"/>
                <w:szCs w:val="26"/>
                <w:lang w:val="en-US"/>
              </w:rPr>
              <w:t>Commitments -</w:t>
            </w:r>
            <w:r w:rsidRPr="00E44283">
              <w:rPr>
                <w:rFonts w:ascii="CordiaUPC" w:hAnsi="CordiaUPC" w:cs="CordiaUPC" w:hint="cs"/>
                <w:sz w:val="26"/>
                <w:szCs w:val="26"/>
                <w:lang w:val="en-US"/>
              </w:rPr>
              <w:t xml:space="preserve"> </w:t>
            </w:r>
            <w:r w:rsidRPr="00E44283">
              <w:rPr>
                <w:rFonts w:ascii="CordiaUPC" w:hAnsi="CordiaUPC" w:cs="CordiaUPC" w:hint="cs"/>
                <w:b/>
                <w:bCs/>
                <w:sz w:val="26"/>
                <w:szCs w:val="26"/>
                <w:lang w:val="en-US"/>
              </w:rPr>
              <w:t xml:space="preserve">Derivatives </w:t>
            </w:r>
            <w:r w:rsidRPr="00E44283">
              <w:rPr>
                <w:rFonts w:ascii="CordiaUPC" w:hAnsi="CordiaUPC" w:cs="CordiaUPC" w:hint="cs"/>
                <w:sz w:val="26"/>
                <w:szCs w:val="26"/>
                <w:vertAlign w:val="superscript"/>
              </w:rPr>
              <w:t>(1)</w:t>
            </w:r>
          </w:p>
        </w:tc>
        <w:tc>
          <w:tcPr>
            <w:tcW w:w="1170" w:type="dxa"/>
            <w:vAlign w:val="bottom"/>
          </w:tcPr>
          <w:p w14:paraId="4567A569" w14:textId="77777777" w:rsidR="009A4FD7" w:rsidRPr="00E44283" w:rsidRDefault="009A4FD7" w:rsidP="009A4FD7">
            <w:pPr>
              <w:tabs>
                <w:tab w:val="decimal" w:pos="792"/>
              </w:tabs>
              <w:spacing w:line="240" w:lineRule="exact"/>
              <w:rPr>
                <w:rFonts w:ascii="CordiaUPC" w:hAnsi="CordiaUPC" w:cs="CordiaUPC"/>
                <w:sz w:val="26"/>
                <w:szCs w:val="26"/>
                <w:rtl/>
                <w:cs/>
              </w:rPr>
            </w:pPr>
          </w:p>
        </w:tc>
        <w:tc>
          <w:tcPr>
            <w:tcW w:w="1169" w:type="dxa"/>
            <w:vAlign w:val="bottom"/>
          </w:tcPr>
          <w:p w14:paraId="344173CE" w14:textId="77777777" w:rsidR="009A4FD7" w:rsidRPr="00E44283" w:rsidRDefault="009A4FD7" w:rsidP="009A4FD7">
            <w:pPr>
              <w:tabs>
                <w:tab w:val="decimal" w:pos="884"/>
              </w:tabs>
              <w:spacing w:line="240" w:lineRule="exact"/>
              <w:rPr>
                <w:rFonts w:ascii="CordiaUPC" w:hAnsi="CordiaUPC" w:cs="CordiaUPC"/>
                <w:sz w:val="26"/>
                <w:szCs w:val="26"/>
                <w:rtl/>
                <w:cs/>
              </w:rPr>
            </w:pPr>
          </w:p>
        </w:tc>
        <w:tc>
          <w:tcPr>
            <w:tcW w:w="1082" w:type="dxa"/>
          </w:tcPr>
          <w:p w14:paraId="4E046453" w14:textId="77777777" w:rsidR="009A4FD7" w:rsidRPr="00E44283" w:rsidRDefault="009A4FD7" w:rsidP="009A4FD7">
            <w:pPr>
              <w:tabs>
                <w:tab w:val="decimal" w:pos="690"/>
              </w:tabs>
              <w:spacing w:line="240" w:lineRule="exact"/>
              <w:rPr>
                <w:rFonts w:ascii="CordiaUPC" w:hAnsi="CordiaUPC" w:cs="CordiaUPC"/>
                <w:sz w:val="26"/>
                <w:szCs w:val="26"/>
                <w:rtl/>
                <w:cs/>
              </w:rPr>
            </w:pPr>
          </w:p>
        </w:tc>
        <w:tc>
          <w:tcPr>
            <w:tcW w:w="1079" w:type="dxa"/>
          </w:tcPr>
          <w:p w14:paraId="1989B0BA" w14:textId="77777777" w:rsidR="009A4FD7" w:rsidRPr="00E44283" w:rsidRDefault="009A4FD7" w:rsidP="009A4FD7">
            <w:pPr>
              <w:tabs>
                <w:tab w:val="decimal" w:pos="788"/>
              </w:tabs>
              <w:spacing w:line="240" w:lineRule="exact"/>
              <w:ind w:right="-106"/>
              <w:rPr>
                <w:rFonts w:ascii="CordiaUPC" w:hAnsi="CordiaUPC" w:cs="CordiaUPC"/>
                <w:sz w:val="26"/>
                <w:szCs w:val="26"/>
                <w:rtl/>
                <w:cs/>
              </w:rPr>
            </w:pPr>
          </w:p>
        </w:tc>
      </w:tr>
      <w:tr w:rsidR="009A4FD7" w:rsidRPr="00E44283" w14:paraId="644A6404" w14:textId="77777777" w:rsidTr="0078523A">
        <w:tc>
          <w:tcPr>
            <w:tcW w:w="5049" w:type="dxa"/>
          </w:tcPr>
          <w:p w14:paraId="03CB87F9" w14:textId="77777777" w:rsidR="009A4FD7" w:rsidRPr="00E44283" w:rsidRDefault="009A4FD7" w:rsidP="009A4FD7">
            <w:pPr>
              <w:tabs>
                <w:tab w:val="left" w:pos="162"/>
                <w:tab w:val="left" w:pos="432"/>
                <w:tab w:val="left" w:pos="709"/>
                <w:tab w:val="left" w:pos="1440"/>
              </w:tabs>
              <w:spacing w:line="240" w:lineRule="exact"/>
              <w:ind w:left="162" w:right="-288" w:hanging="162"/>
              <w:jc w:val="both"/>
              <w:rPr>
                <w:rFonts w:ascii="CordiaUPC" w:hAnsi="CordiaUPC" w:cs="CordiaUPC"/>
                <w:sz w:val="26"/>
                <w:szCs w:val="26"/>
                <w:lang w:val="en-US"/>
              </w:rPr>
            </w:pPr>
            <w:r w:rsidRPr="00E44283">
              <w:rPr>
                <w:rFonts w:ascii="CordiaUPC" w:hAnsi="CordiaUPC" w:cs="CordiaUPC" w:hint="cs"/>
                <w:sz w:val="26"/>
                <w:szCs w:val="26"/>
                <w:lang w:val="en-US"/>
              </w:rPr>
              <w:t>ING Bank N.V.</w:t>
            </w:r>
          </w:p>
        </w:tc>
        <w:tc>
          <w:tcPr>
            <w:tcW w:w="1170" w:type="dxa"/>
            <w:vAlign w:val="bottom"/>
          </w:tcPr>
          <w:p w14:paraId="322C1441" w14:textId="09D90904" w:rsidR="009A4FD7" w:rsidRPr="00E44283" w:rsidRDefault="009A4FD7" w:rsidP="009A4FD7">
            <w:pPr>
              <w:tabs>
                <w:tab w:val="decimal" w:pos="792"/>
              </w:tabs>
              <w:spacing w:line="240" w:lineRule="exact"/>
              <w:rPr>
                <w:rFonts w:ascii="CordiaUPC" w:hAnsi="CordiaUPC" w:cs="CordiaUPC"/>
                <w:sz w:val="26"/>
                <w:szCs w:val="26"/>
              </w:rPr>
            </w:pPr>
            <w:r w:rsidRPr="009A4FD7">
              <w:rPr>
                <w:rFonts w:ascii="CordiaUPC" w:hAnsi="CordiaUPC" w:cs="CordiaUPC"/>
                <w:sz w:val="26"/>
                <w:szCs w:val="26"/>
              </w:rPr>
              <w:t>4,808</w:t>
            </w:r>
          </w:p>
        </w:tc>
        <w:tc>
          <w:tcPr>
            <w:tcW w:w="1169" w:type="dxa"/>
            <w:vAlign w:val="bottom"/>
          </w:tcPr>
          <w:p w14:paraId="6011CF50" w14:textId="025609DA" w:rsidR="009A4FD7" w:rsidRPr="00E44283" w:rsidRDefault="009A4FD7" w:rsidP="009A4FD7">
            <w:pPr>
              <w:tabs>
                <w:tab w:val="decimal" w:pos="884"/>
              </w:tabs>
              <w:spacing w:line="240" w:lineRule="exact"/>
              <w:rPr>
                <w:rFonts w:ascii="CordiaUPC" w:hAnsi="CordiaUPC" w:cs="CordiaUPC"/>
                <w:sz w:val="26"/>
                <w:szCs w:val="26"/>
              </w:rPr>
            </w:pPr>
            <w:r w:rsidRPr="0078005C">
              <w:rPr>
                <w:rFonts w:ascii="CordiaUPC" w:hAnsi="CordiaUPC" w:cs="CordiaUPC"/>
                <w:sz w:val="26"/>
                <w:szCs w:val="26"/>
              </w:rPr>
              <w:t>4,5</w:t>
            </w:r>
            <w:r>
              <w:rPr>
                <w:rFonts w:ascii="CordiaUPC" w:hAnsi="CordiaUPC" w:cs="CordiaUPC"/>
                <w:sz w:val="26"/>
                <w:szCs w:val="26"/>
              </w:rPr>
              <w:t>06</w:t>
            </w:r>
          </w:p>
        </w:tc>
        <w:tc>
          <w:tcPr>
            <w:tcW w:w="1082" w:type="dxa"/>
            <w:vAlign w:val="bottom"/>
          </w:tcPr>
          <w:p w14:paraId="264B17C4" w14:textId="03A600A2" w:rsidR="009A4FD7" w:rsidRPr="00E44283" w:rsidRDefault="009A4FD7" w:rsidP="009A4FD7">
            <w:pPr>
              <w:tabs>
                <w:tab w:val="decimal" w:pos="690"/>
              </w:tabs>
              <w:spacing w:line="240" w:lineRule="exact"/>
              <w:rPr>
                <w:rFonts w:ascii="CordiaUPC" w:hAnsi="CordiaUPC" w:cs="CordiaUPC"/>
                <w:sz w:val="26"/>
                <w:szCs w:val="26"/>
              </w:rPr>
            </w:pPr>
            <w:r w:rsidRPr="009A4FD7">
              <w:rPr>
                <w:rFonts w:ascii="CordiaUPC" w:hAnsi="CordiaUPC" w:cs="CordiaUPC"/>
                <w:sz w:val="26"/>
                <w:szCs w:val="26"/>
              </w:rPr>
              <w:t>4,808</w:t>
            </w:r>
          </w:p>
        </w:tc>
        <w:tc>
          <w:tcPr>
            <w:tcW w:w="1079" w:type="dxa"/>
            <w:vAlign w:val="bottom"/>
          </w:tcPr>
          <w:p w14:paraId="29DB7CAB" w14:textId="7BF425AD" w:rsidR="009A4FD7" w:rsidRPr="00E44283" w:rsidRDefault="009A4FD7" w:rsidP="009A4FD7">
            <w:pPr>
              <w:tabs>
                <w:tab w:val="decimal" w:pos="788"/>
              </w:tabs>
              <w:spacing w:line="240" w:lineRule="exact"/>
              <w:ind w:right="-106"/>
              <w:rPr>
                <w:rFonts w:ascii="CordiaUPC" w:hAnsi="CordiaUPC" w:cs="CordiaUPC"/>
                <w:sz w:val="26"/>
                <w:szCs w:val="26"/>
              </w:rPr>
            </w:pPr>
            <w:r w:rsidRPr="0078005C">
              <w:rPr>
                <w:rFonts w:ascii="CordiaUPC" w:hAnsi="CordiaUPC" w:cs="CordiaUPC"/>
                <w:sz w:val="26"/>
                <w:szCs w:val="26"/>
              </w:rPr>
              <w:t>4,5</w:t>
            </w:r>
            <w:r>
              <w:rPr>
                <w:rFonts w:ascii="CordiaUPC" w:hAnsi="CordiaUPC" w:cs="CordiaUPC"/>
                <w:sz w:val="26"/>
                <w:szCs w:val="26"/>
              </w:rPr>
              <w:t>06</w:t>
            </w:r>
          </w:p>
        </w:tc>
      </w:tr>
      <w:tr w:rsidR="009A4FD7" w:rsidRPr="00E44283" w14:paraId="5907F74C" w14:textId="77777777" w:rsidTr="0078523A">
        <w:tc>
          <w:tcPr>
            <w:tcW w:w="5049" w:type="dxa"/>
          </w:tcPr>
          <w:p w14:paraId="14EBDAA0" w14:textId="77777777" w:rsidR="009A4FD7" w:rsidRPr="008335D5" w:rsidRDefault="009A4FD7" w:rsidP="009A4FD7">
            <w:pPr>
              <w:spacing w:line="240" w:lineRule="exact"/>
              <w:ind w:left="252" w:right="-288" w:hanging="274"/>
              <w:jc w:val="thaiDistribute"/>
              <w:rPr>
                <w:rFonts w:ascii="CordiaUPC" w:hAnsi="CordiaUPC" w:cs="CordiaUPC"/>
                <w:szCs w:val="22"/>
                <w:lang w:val="en-US"/>
              </w:rPr>
            </w:pPr>
            <w:r w:rsidRPr="008335D5">
              <w:rPr>
                <w:rFonts w:ascii="CordiaUPC" w:hAnsi="CordiaUPC" w:cs="CordiaUPC" w:hint="cs"/>
                <w:szCs w:val="22"/>
                <w:vertAlign w:val="superscript"/>
                <w:lang w:val="en-US"/>
              </w:rPr>
              <w:t>(1)</w:t>
            </w:r>
            <w:r w:rsidRPr="008335D5">
              <w:rPr>
                <w:rFonts w:ascii="CordiaUPC" w:hAnsi="CordiaUPC" w:cs="CordiaUPC" w:hint="cs"/>
                <w:szCs w:val="22"/>
                <w:lang w:val="en-US"/>
              </w:rPr>
              <w:tab/>
              <w:t>Presented in notional amount</w:t>
            </w:r>
          </w:p>
        </w:tc>
        <w:tc>
          <w:tcPr>
            <w:tcW w:w="1170" w:type="dxa"/>
            <w:vAlign w:val="bottom"/>
          </w:tcPr>
          <w:p w14:paraId="372EF88D" w14:textId="77777777" w:rsidR="009A4FD7" w:rsidRPr="00E44283" w:rsidRDefault="009A4FD7" w:rsidP="009A4FD7">
            <w:pPr>
              <w:tabs>
                <w:tab w:val="decimal" w:pos="792"/>
              </w:tabs>
              <w:spacing w:line="240" w:lineRule="exact"/>
              <w:ind w:right="259"/>
              <w:rPr>
                <w:rFonts w:ascii="CordiaUPC" w:hAnsi="CordiaUPC" w:cs="CordiaUPC"/>
                <w:sz w:val="26"/>
                <w:szCs w:val="26"/>
              </w:rPr>
            </w:pPr>
          </w:p>
        </w:tc>
        <w:tc>
          <w:tcPr>
            <w:tcW w:w="1169" w:type="dxa"/>
            <w:vAlign w:val="bottom"/>
          </w:tcPr>
          <w:p w14:paraId="20021D8E" w14:textId="77777777" w:rsidR="009A4FD7" w:rsidRPr="00E44283" w:rsidRDefault="009A4FD7" w:rsidP="009A4FD7">
            <w:pPr>
              <w:tabs>
                <w:tab w:val="decimal" w:pos="884"/>
              </w:tabs>
              <w:spacing w:line="240" w:lineRule="exact"/>
              <w:ind w:right="259"/>
              <w:rPr>
                <w:rFonts w:ascii="CordiaUPC" w:hAnsi="CordiaUPC" w:cs="CordiaUPC"/>
                <w:sz w:val="26"/>
                <w:szCs w:val="26"/>
              </w:rPr>
            </w:pPr>
          </w:p>
        </w:tc>
        <w:tc>
          <w:tcPr>
            <w:tcW w:w="1082" w:type="dxa"/>
            <w:vAlign w:val="bottom"/>
          </w:tcPr>
          <w:p w14:paraId="0C348C62" w14:textId="77777777" w:rsidR="009A4FD7" w:rsidRPr="00E44283" w:rsidRDefault="009A4FD7" w:rsidP="009A4FD7">
            <w:pPr>
              <w:tabs>
                <w:tab w:val="decimal" w:pos="690"/>
              </w:tabs>
              <w:spacing w:line="240" w:lineRule="exact"/>
              <w:ind w:right="259"/>
              <w:rPr>
                <w:rFonts w:ascii="CordiaUPC" w:hAnsi="CordiaUPC" w:cs="CordiaUPC"/>
                <w:sz w:val="26"/>
                <w:szCs w:val="26"/>
              </w:rPr>
            </w:pPr>
          </w:p>
        </w:tc>
        <w:tc>
          <w:tcPr>
            <w:tcW w:w="1079" w:type="dxa"/>
            <w:vAlign w:val="bottom"/>
          </w:tcPr>
          <w:p w14:paraId="56FA3D21" w14:textId="77777777" w:rsidR="009A4FD7" w:rsidRPr="00E44283" w:rsidRDefault="009A4FD7" w:rsidP="009A4FD7">
            <w:pPr>
              <w:tabs>
                <w:tab w:val="decimal" w:pos="788"/>
              </w:tabs>
              <w:spacing w:line="240" w:lineRule="exact"/>
              <w:ind w:right="-106"/>
              <w:rPr>
                <w:rFonts w:ascii="CordiaUPC" w:hAnsi="CordiaUPC" w:cs="CordiaUPC"/>
                <w:sz w:val="26"/>
                <w:szCs w:val="26"/>
              </w:rPr>
            </w:pPr>
          </w:p>
        </w:tc>
      </w:tr>
    </w:tbl>
    <w:p w14:paraId="7080D512" w14:textId="77777777" w:rsidR="00D01135" w:rsidRDefault="00D01135" w:rsidP="00E44283">
      <w:pPr>
        <w:spacing w:line="240" w:lineRule="exact"/>
        <w:ind w:left="720" w:right="-58" w:hanging="720"/>
        <w:jc w:val="thaiDistribute"/>
        <w:rPr>
          <w:rFonts w:ascii="CordiaUPC" w:hAnsi="CordiaUPC" w:cs="CordiaUPC"/>
          <w:sz w:val="26"/>
          <w:szCs w:val="26"/>
          <w:lang w:val="en-US"/>
        </w:rPr>
      </w:pPr>
    </w:p>
    <w:p w14:paraId="1D5E83A3" w14:textId="77777777" w:rsidR="00D01135" w:rsidRDefault="00D01135" w:rsidP="00E44283">
      <w:pPr>
        <w:spacing w:line="240" w:lineRule="exact"/>
        <w:ind w:left="720" w:right="-58" w:hanging="720"/>
        <w:jc w:val="thaiDistribute"/>
        <w:rPr>
          <w:rFonts w:ascii="CordiaUPC" w:hAnsi="CordiaUPC" w:cs="CordiaUPC"/>
          <w:sz w:val="26"/>
          <w:szCs w:val="26"/>
        </w:rPr>
      </w:pPr>
    </w:p>
    <w:p w14:paraId="11634408" w14:textId="77777777" w:rsidR="00D01135" w:rsidRDefault="00D01135" w:rsidP="00E44283">
      <w:pPr>
        <w:spacing w:line="240" w:lineRule="exact"/>
        <w:ind w:left="720" w:right="-58" w:hanging="720"/>
        <w:jc w:val="thaiDistribute"/>
        <w:rPr>
          <w:rFonts w:ascii="CordiaUPC" w:hAnsi="CordiaUPC" w:cs="CordiaUPC"/>
          <w:sz w:val="26"/>
          <w:szCs w:val="26"/>
          <w:lang w:val="en-US"/>
        </w:rPr>
      </w:pPr>
    </w:p>
    <w:p w14:paraId="2B69264A" w14:textId="4DECD2E4" w:rsidR="004D5891" w:rsidRPr="00E44283" w:rsidRDefault="00CB72CA" w:rsidP="00E44283">
      <w:pPr>
        <w:spacing w:line="240" w:lineRule="exact"/>
        <w:ind w:left="720" w:right="-58" w:hanging="720"/>
        <w:jc w:val="thaiDistribute"/>
        <w:rPr>
          <w:rFonts w:ascii="CordiaUPC" w:hAnsi="CordiaUPC" w:cs="CordiaUPC"/>
          <w:sz w:val="26"/>
          <w:szCs w:val="26"/>
          <w:lang w:val="en-US"/>
        </w:rPr>
      </w:pPr>
      <w:r w:rsidRPr="00E44283">
        <w:rPr>
          <w:rFonts w:ascii="CordiaUPC" w:hAnsi="CordiaUPC" w:cs="CordiaUPC" w:hint="cs"/>
          <w:sz w:val="26"/>
          <w:szCs w:val="26"/>
          <w:lang w:val="en-US"/>
        </w:rPr>
        <w:t>3</w:t>
      </w:r>
      <w:r w:rsidR="00AC4D59">
        <w:rPr>
          <w:rFonts w:ascii="CordiaUPC" w:hAnsi="CordiaUPC" w:cs="CordiaUPC"/>
          <w:sz w:val="26"/>
          <w:szCs w:val="26"/>
          <w:lang w:val="en-US"/>
        </w:rPr>
        <w:t>5</w:t>
      </w:r>
      <w:r w:rsidR="004D5891" w:rsidRPr="00E44283">
        <w:rPr>
          <w:rFonts w:ascii="CordiaUPC" w:hAnsi="CordiaUPC" w:cs="CordiaUPC" w:hint="cs"/>
          <w:sz w:val="26"/>
          <w:szCs w:val="26"/>
          <w:lang w:val="en-US"/>
        </w:rPr>
        <w:t>.2.2</w:t>
      </w:r>
      <w:r w:rsidR="004D5891" w:rsidRPr="00E44283">
        <w:rPr>
          <w:rFonts w:ascii="CordiaUPC" w:hAnsi="CordiaUPC" w:cs="CordiaUPC" w:hint="cs"/>
          <w:sz w:val="26"/>
          <w:szCs w:val="26"/>
          <w:lang w:val="en-US"/>
        </w:rPr>
        <w:tab/>
        <w:t xml:space="preserve">Significant balances between the Bank and its subsidiaries and associate as at </w:t>
      </w:r>
      <w:r w:rsidR="005532FF">
        <w:rPr>
          <w:rFonts w:ascii="CordiaUPC" w:hAnsi="CordiaUPC" w:cs="CordiaUPC"/>
          <w:sz w:val="26"/>
          <w:szCs w:val="26"/>
          <w:shd w:val="clear" w:color="auto" w:fill="FFFFFF"/>
        </w:rPr>
        <w:t xml:space="preserve">30 June 2021 and </w:t>
      </w:r>
      <w:r w:rsidR="005532FF" w:rsidRPr="00E44283">
        <w:rPr>
          <w:rFonts w:ascii="CordiaUPC" w:hAnsi="CordiaUPC" w:cs="CordiaUPC" w:hint="cs"/>
          <w:color w:val="000000"/>
          <w:sz w:val="26"/>
          <w:szCs w:val="26"/>
          <w:lang w:val="en-US" w:eastAsia="en-GB" w:bidi="th-TH"/>
        </w:rPr>
        <w:t>31 December 2020</w:t>
      </w:r>
      <w:r w:rsidR="005532FF">
        <w:rPr>
          <w:rFonts w:ascii="CordiaUPC" w:hAnsi="CordiaUPC" w:cs="CordiaUPC"/>
          <w:color w:val="000000"/>
          <w:sz w:val="26"/>
          <w:szCs w:val="26"/>
          <w:lang w:val="en-US" w:eastAsia="en-GB" w:bidi="th-TH"/>
        </w:rPr>
        <w:t xml:space="preserve"> </w:t>
      </w:r>
      <w:r w:rsidR="004D5891" w:rsidRPr="00E44283">
        <w:rPr>
          <w:rFonts w:ascii="CordiaUPC" w:hAnsi="CordiaUPC" w:cs="CordiaUPC" w:hint="cs"/>
          <w:sz w:val="26"/>
          <w:szCs w:val="26"/>
          <w:lang w:val="en-US"/>
        </w:rPr>
        <w:t>were as follows:</w:t>
      </w:r>
    </w:p>
    <w:p w14:paraId="7BEE9E93" w14:textId="77777777" w:rsidR="004D5891" w:rsidRPr="00E44283" w:rsidRDefault="004D5891" w:rsidP="00E44283">
      <w:pPr>
        <w:spacing w:line="240" w:lineRule="exact"/>
        <w:ind w:left="720" w:right="-58" w:hanging="720"/>
        <w:jc w:val="thaiDistribute"/>
        <w:rPr>
          <w:rFonts w:ascii="CordiaUPC" w:hAnsi="CordiaUPC" w:cs="CordiaUPC"/>
          <w:sz w:val="26"/>
          <w:szCs w:val="26"/>
          <w:lang w:val="en-US"/>
        </w:rPr>
      </w:pPr>
    </w:p>
    <w:tbl>
      <w:tblPr>
        <w:tblW w:w="9270" w:type="dxa"/>
        <w:tblInd w:w="630" w:type="dxa"/>
        <w:tblLayout w:type="fixed"/>
        <w:tblLook w:val="0000" w:firstRow="0" w:lastRow="0" w:firstColumn="0" w:lastColumn="0" w:noHBand="0" w:noVBand="0"/>
      </w:tblPr>
      <w:tblGrid>
        <w:gridCol w:w="3960"/>
        <w:gridCol w:w="1080"/>
        <w:gridCol w:w="236"/>
        <w:gridCol w:w="1114"/>
        <w:gridCol w:w="236"/>
        <w:gridCol w:w="1204"/>
        <w:gridCol w:w="259"/>
        <w:gridCol w:w="1181"/>
      </w:tblGrid>
      <w:tr w:rsidR="004D5891" w:rsidRPr="00DE39F5" w14:paraId="381E939D" w14:textId="77777777" w:rsidTr="006F3856">
        <w:trPr>
          <w:tblHeader/>
        </w:trPr>
        <w:tc>
          <w:tcPr>
            <w:tcW w:w="3960" w:type="dxa"/>
          </w:tcPr>
          <w:p w14:paraId="0C46685D" w14:textId="77777777" w:rsidR="004D5891" w:rsidRPr="00DE39F5" w:rsidRDefault="004D5891" w:rsidP="00E44283">
            <w:pPr>
              <w:spacing w:line="240" w:lineRule="exact"/>
              <w:ind w:right="-18"/>
              <w:rPr>
                <w:rFonts w:ascii="CordiaUPC" w:hAnsi="CordiaUPC" w:cs="CordiaUPC"/>
                <w:b/>
                <w:bCs/>
                <w:sz w:val="26"/>
                <w:szCs w:val="26"/>
                <w:lang w:val="en-US" w:bidi="th-TH"/>
              </w:rPr>
            </w:pPr>
          </w:p>
        </w:tc>
        <w:tc>
          <w:tcPr>
            <w:tcW w:w="2430" w:type="dxa"/>
            <w:gridSpan w:val="3"/>
          </w:tcPr>
          <w:p w14:paraId="041E6E1D" w14:textId="77777777" w:rsidR="004D5891" w:rsidRPr="00DE39F5" w:rsidRDefault="004D5891" w:rsidP="00E44283">
            <w:pPr>
              <w:pStyle w:val="BodyText"/>
              <w:spacing w:after="0" w:line="240" w:lineRule="exact"/>
              <w:ind w:right="17"/>
              <w:jc w:val="center"/>
              <w:rPr>
                <w:rFonts w:ascii="CordiaUPC" w:hAnsi="CordiaUPC" w:cs="CordiaUPC"/>
                <w:sz w:val="26"/>
                <w:szCs w:val="26"/>
                <w:lang w:val="en-GB"/>
              </w:rPr>
            </w:pPr>
            <w:r w:rsidRPr="00DE39F5">
              <w:rPr>
                <w:rFonts w:ascii="CordiaUPC" w:hAnsi="CordiaUPC" w:cs="CordiaUPC" w:hint="cs"/>
                <w:b/>
                <w:bCs/>
                <w:sz w:val="26"/>
                <w:szCs w:val="26"/>
                <w:lang w:val="en-US"/>
              </w:rPr>
              <w:t>Consolidated</w:t>
            </w:r>
          </w:p>
        </w:tc>
        <w:tc>
          <w:tcPr>
            <w:tcW w:w="236" w:type="dxa"/>
          </w:tcPr>
          <w:p w14:paraId="1E72F61A" w14:textId="77777777" w:rsidR="004D5891" w:rsidRPr="00DE39F5" w:rsidRDefault="004D5891" w:rsidP="00E44283">
            <w:pPr>
              <w:pStyle w:val="BodyText"/>
              <w:spacing w:after="0" w:line="240" w:lineRule="exact"/>
              <w:ind w:right="17"/>
              <w:jc w:val="center"/>
              <w:rPr>
                <w:rFonts w:ascii="CordiaUPC" w:hAnsi="CordiaUPC" w:cs="CordiaUPC"/>
                <w:sz w:val="26"/>
                <w:szCs w:val="26"/>
                <w:lang w:val="en-GB"/>
              </w:rPr>
            </w:pPr>
          </w:p>
        </w:tc>
        <w:tc>
          <w:tcPr>
            <w:tcW w:w="2644" w:type="dxa"/>
            <w:gridSpan w:val="3"/>
          </w:tcPr>
          <w:p w14:paraId="3B57F353" w14:textId="77777777" w:rsidR="004D5891" w:rsidRPr="00DE39F5" w:rsidRDefault="004D5891" w:rsidP="00E44283">
            <w:pPr>
              <w:spacing w:line="240" w:lineRule="exact"/>
              <w:jc w:val="center"/>
              <w:rPr>
                <w:rFonts w:ascii="CordiaUPC" w:hAnsi="CordiaUPC" w:cs="CordiaUPC"/>
                <w:sz w:val="26"/>
                <w:szCs w:val="26"/>
                <w:lang w:bidi="th-TH"/>
              </w:rPr>
            </w:pPr>
            <w:r w:rsidRPr="00DE39F5">
              <w:rPr>
                <w:rFonts w:ascii="CordiaUPC" w:hAnsi="CordiaUPC" w:cs="CordiaUPC" w:hint="cs"/>
                <w:b/>
                <w:bCs/>
                <w:sz w:val="26"/>
                <w:szCs w:val="26"/>
                <w:lang w:val="en-US"/>
              </w:rPr>
              <w:t>Bank only</w:t>
            </w:r>
          </w:p>
        </w:tc>
      </w:tr>
      <w:tr w:rsidR="005532FF" w:rsidRPr="00DE39F5" w14:paraId="6122DE77" w14:textId="77777777" w:rsidTr="006F3856">
        <w:trPr>
          <w:tblHeader/>
        </w:trPr>
        <w:tc>
          <w:tcPr>
            <w:tcW w:w="3960" w:type="dxa"/>
          </w:tcPr>
          <w:p w14:paraId="69A3083B" w14:textId="77777777" w:rsidR="005532FF" w:rsidRPr="00DE39F5" w:rsidRDefault="005532FF" w:rsidP="005532FF">
            <w:pPr>
              <w:spacing w:line="240" w:lineRule="exact"/>
              <w:ind w:right="-18"/>
              <w:rPr>
                <w:rFonts w:ascii="CordiaUPC" w:hAnsi="CordiaUPC" w:cs="CordiaUPC"/>
                <w:b/>
                <w:bCs/>
                <w:sz w:val="26"/>
                <w:szCs w:val="26"/>
                <w:lang w:val="en-US"/>
              </w:rPr>
            </w:pPr>
          </w:p>
        </w:tc>
        <w:tc>
          <w:tcPr>
            <w:tcW w:w="1080" w:type="dxa"/>
            <w:vAlign w:val="bottom"/>
          </w:tcPr>
          <w:p w14:paraId="2E7FB72C" w14:textId="74693FF2" w:rsidR="005532FF" w:rsidRPr="00DE39F5" w:rsidRDefault="005532FF" w:rsidP="005532FF">
            <w:pPr>
              <w:spacing w:line="240" w:lineRule="exact"/>
              <w:ind w:right="-45"/>
              <w:jc w:val="center"/>
              <w:rPr>
                <w:rFonts w:ascii="CordiaUPC" w:hAnsi="CordiaUPC" w:cs="CordiaUPC"/>
                <w:sz w:val="26"/>
                <w:szCs w:val="26"/>
                <w:lang w:val="en-US"/>
              </w:rPr>
            </w:pPr>
            <w:r>
              <w:rPr>
                <w:rFonts w:ascii="CordiaUPC" w:hAnsi="CordiaUPC" w:cs="CordiaUPC"/>
                <w:sz w:val="26"/>
                <w:szCs w:val="26"/>
                <w:shd w:val="clear" w:color="auto" w:fill="FFFFFF"/>
              </w:rPr>
              <w:t>30 June</w:t>
            </w:r>
          </w:p>
        </w:tc>
        <w:tc>
          <w:tcPr>
            <w:tcW w:w="236" w:type="dxa"/>
          </w:tcPr>
          <w:p w14:paraId="74A2D07F" w14:textId="77777777" w:rsidR="005532FF" w:rsidRPr="00DE39F5" w:rsidRDefault="005532FF" w:rsidP="005532FF">
            <w:pPr>
              <w:spacing w:line="240" w:lineRule="exact"/>
              <w:ind w:left="-108" w:right="-108"/>
              <w:rPr>
                <w:rFonts w:ascii="CordiaUPC" w:hAnsi="CordiaUPC" w:cs="CordiaUPC"/>
                <w:sz w:val="26"/>
                <w:szCs w:val="26"/>
                <w:rtl/>
                <w:cs/>
              </w:rPr>
            </w:pPr>
          </w:p>
        </w:tc>
        <w:tc>
          <w:tcPr>
            <w:tcW w:w="1114" w:type="dxa"/>
            <w:vAlign w:val="bottom"/>
          </w:tcPr>
          <w:p w14:paraId="25259D36" w14:textId="620DD9A9" w:rsidR="005532FF" w:rsidRPr="00DE39F5" w:rsidRDefault="005532FF" w:rsidP="005532FF">
            <w:pPr>
              <w:spacing w:line="240" w:lineRule="exact"/>
              <w:ind w:left="-111" w:right="-109"/>
              <w:jc w:val="center"/>
              <w:rPr>
                <w:rFonts w:ascii="CordiaUPC" w:hAnsi="CordiaUPC" w:cs="CordiaUPC"/>
                <w:sz w:val="26"/>
                <w:szCs w:val="26"/>
                <w:lang w:val="en-US"/>
              </w:rPr>
            </w:pPr>
            <w:r w:rsidRPr="00E44283">
              <w:rPr>
                <w:rFonts w:ascii="CordiaUPC" w:hAnsi="CordiaUPC" w:cs="CordiaUPC" w:hint="cs"/>
                <w:color w:val="000000"/>
                <w:sz w:val="26"/>
                <w:szCs w:val="26"/>
                <w:lang w:val="en-US" w:eastAsia="en-GB" w:bidi="th-TH"/>
              </w:rPr>
              <w:t>31 December</w:t>
            </w:r>
          </w:p>
        </w:tc>
        <w:tc>
          <w:tcPr>
            <w:tcW w:w="236" w:type="dxa"/>
          </w:tcPr>
          <w:p w14:paraId="2F0CEADF" w14:textId="77777777" w:rsidR="005532FF" w:rsidRPr="00DE39F5" w:rsidRDefault="005532FF" w:rsidP="005532FF">
            <w:pPr>
              <w:pStyle w:val="BodyText"/>
              <w:spacing w:after="0" w:line="240" w:lineRule="exact"/>
              <w:ind w:right="17"/>
              <w:jc w:val="center"/>
              <w:rPr>
                <w:rFonts w:ascii="CordiaUPC" w:hAnsi="CordiaUPC" w:cs="CordiaUPC"/>
                <w:sz w:val="26"/>
                <w:szCs w:val="26"/>
                <w:lang w:val="en-GB"/>
              </w:rPr>
            </w:pPr>
          </w:p>
        </w:tc>
        <w:tc>
          <w:tcPr>
            <w:tcW w:w="1204" w:type="dxa"/>
            <w:vAlign w:val="bottom"/>
          </w:tcPr>
          <w:p w14:paraId="1D9B4714" w14:textId="5F8924ED" w:rsidR="005532FF" w:rsidRPr="00DE39F5" w:rsidRDefault="005532FF" w:rsidP="005532FF">
            <w:pPr>
              <w:spacing w:line="240" w:lineRule="exact"/>
              <w:ind w:right="-45"/>
              <w:jc w:val="center"/>
              <w:rPr>
                <w:rFonts w:ascii="CordiaUPC" w:hAnsi="CordiaUPC" w:cs="CordiaUPC"/>
                <w:sz w:val="26"/>
                <w:szCs w:val="26"/>
                <w:lang w:val="en-US"/>
              </w:rPr>
            </w:pPr>
            <w:r>
              <w:rPr>
                <w:rFonts w:ascii="CordiaUPC" w:hAnsi="CordiaUPC" w:cs="CordiaUPC"/>
                <w:sz w:val="26"/>
                <w:szCs w:val="26"/>
                <w:shd w:val="clear" w:color="auto" w:fill="FFFFFF"/>
              </w:rPr>
              <w:t>30 June</w:t>
            </w:r>
          </w:p>
        </w:tc>
        <w:tc>
          <w:tcPr>
            <w:tcW w:w="259" w:type="dxa"/>
          </w:tcPr>
          <w:p w14:paraId="69028A7A" w14:textId="77777777" w:rsidR="005532FF" w:rsidRPr="00DE39F5" w:rsidRDefault="005532FF" w:rsidP="005532FF">
            <w:pPr>
              <w:spacing w:line="240" w:lineRule="exact"/>
              <w:ind w:left="-108" w:right="-108"/>
              <w:rPr>
                <w:rFonts w:ascii="CordiaUPC" w:hAnsi="CordiaUPC" w:cs="CordiaUPC"/>
                <w:sz w:val="26"/>
                <w:szCs w:val="26"/>
                <w:rtl/>
                <w:cs/>
              </w:rPr>
            </w:pPr>
          </w:p>
        </w:tc>
        <w:tc>
          <w:tcPr>
            <w:tcW w:w="1181" w:type="dxa"/>
            <w:vAlign w:val="bottom"/>
          </w:tcPr>
          <w:p w14:paraId="21875DB6" w14:textId="2B5A8E56" w:rsidR="005532FF" w:rsidRPr="00DE39F5" w:rsidRDefault="005532FF" w:rsidP="005532FF">
            <w:pPr>
              <w:spacing w:line="240" w:lineRule="exact"/>
              <w:ind w:left="-111" w:right="-109"/>
              <w:jc w:val="center"/>
              <w:rPr>
                <w:rFonts w:ascii="CordiaUPC" w:hAnsi="CordiaUPC" w:cs="CordiaUPC"/>
                <w:sz w:val="26"/>
                <w:szCs w:val="26"/>
                <w:lang w:val="en-US"/>
              </w:rPr>
            </w:pPr>
            <w:r w:rsidRPr="00E44283">
              <w:rPr>
                <w:rFonts w:ascii="CordiaUPC" w:hAnsi="CordiaUPC" w:cs="CordiaUPC" w:hint="cs"/>
                <w:color w:val="000000"/>
                <w:sz w:val="26"/>
                <w:szCs w:val="26"/>
                <w:lang w:val="en-US" w:eastAsia="en-GB" w:bidi="th-TH"/>
              </w:rPr>
              <w:t>31 December</w:t>
            </w:r>
          </w:p>
        </w:tc>
      </w:tr>
      <w:tr w:rsidR="005532FF" w:rsidRPr="00DE39F5" w14:paraId="0B20478F" w14:textId="77777777" w:rsidTr="006F3856">
        <w:trPr>
          <w:tblHeader/>
        </w:trPr>
        <w:tc>
          <w:tcPr>
            <w:tcW w:w="3960" w:type="dxa"/>
          </w:tcPr>
          <w:p w14:paraId="61E363F9" w14:textId="77777777" w:rsidR="005532FF" w:rsidRPr="00DE39F5" w:rsidRDefault="005532FF" w:rsidP="005532FF">
            <w:pPr>
              <w:spacing w:line="240" w:lineRule="exact"/>
              <w:ind w:right="-18"/>
              <w:rPr>
                <w:rFonts w:ascii="CordiaUPC" w:hAnsi="CordiaUPC" w:cs="CordiaUPC"/>
                <w:b/>
                <w:bCs/>
                <w:sz w:val="26"/>
                <w:szCs w:val="26"/>
                <w:lang w:val="en-US"/>
              </w:rPr>
            </w:pPr>
          </w:p>
        </w:tc>
        <w:tc>
          <w:tcPr>
            <w:tcW w:w="1080" w:type="dxa"/>
            <w:vAlign w:val="bottom"/>
          </w:tcPr>
          <w:p w14:paraId="6B7F3D8B" w14:textId="58821342" w:rsidR="005532FF" w:rsidRPr="00DE39F5" w:rsidRDefault="005532FF" w:rsidP="005532FF">
            <w:pPr>
              <w:spacing w:line="240" w:lineRule="exact"/>
              <w:ind w:right="-45"/>
              <w:jc w:val="center"/>
              <w:rPr>
                <w:rFonts w:ascii="CordiaUPC" w:hAnsi="CordiaUPC" w:cs="CordiaUPC"/>
                <w:sz w:val="26"/>
                <w:szCs w:val="26"/>
                <w:lang w:val="en-US"/>
              </w:rPr>
            </w:pPr>
            <w:r w:rsidRPr="00DE39F5">
              <w:rPr>
                <w:rFonts w:ascii="CordiaUPC" w:hAnsi="CordiaUPC" w:cs="CordiaUPC" w:hint="cs"/>
                <w:sz w:val="26"/>
                <w:szCs w:val="26"/>
                <w:lang w:val="en-US"/>
              </w:rPr>
              <w:t>202</w:t>
            </w:r>
            <w:r>
              <w:rPr>
                <w:rFonts w:ascii="CordiaUPC" w:hAnsi="CordiaUPC" w:cs="CordiaUPC"/>
                <w:sz w:val="26"/>
                <w:szCs w:val="26"/>
                <w:lang w:val="en-US"/>
              </w:rPr>
              <w:t>1</w:t>
            </w:r>
          </w:p>
        </w:tc>
        <w:tc>
          <w:tcPr>
            <w:tcW w:w="236" w:type="dxa"/>
          </w:tcPr>
          <w:p w14:paraId="0B68E187" w14:textId="77777777" w:rsidR="005532FF" w:rsidRPr="00DE39F5" w:rsidRDefault="005532FF" w:rsidP="005532FF">
            <w:pPr>
              <w:spacing w:line="240" w:lineRule="exact"/>
              <w:ind w:left="-108" w:right="-108"/>
              <w:rPr>
                <w:rFonts w:ascii="CordiaUPC" w:hAnsi="CordiaUPC" w:cs="CordiaUPC"/>
                <w:sz w:val="26"/>
                <w:szCs w:val="26"/>
                <w:rtl/>
                <w:cs/>
              </w:rPr>
            </w:pPr>
          </w:p>
        </w:tc>
        <w:tc>
          <w:tcPr>
            <w:tcW w:w="1114" w:type="dxa"/>
            <w:vAlign w:val="bottom"/>
          </w:tcPr>
          <w:p w14:paraId="51A0BE66" w14:textId="1F86BFC2" w:rsidR="005532FF" w:rsidRPr="00DE39F5" w:rsidRDefault="005532FF" w:rsidP="005532FF">
            <w:pPr>
              <w:spacing w:line="240" w:lineRule="exact"/>
              <w:ind w:left="-111" w:right="-109"/>
              <w:jc w:val="center"/>
              <w:rPr>
                <w:rFonts w:ascii="CordiaUPC" w:hAnsi="CordiaUPC" w:cs="CordiaUPC"/>
                <w:sz w:val="26"/>
                <w:szCs w:val="26"/>
                <w:lang w:val="en-US"/>
              </w:rPr>
            </w:pPr>
            <w:r w:rsidRPr="00DE39F5">
              <w:rPr>
                <w:rFonts w:ascii="CordiaUPC" w:hAnsi="CordiaUPC" w:cs="CordiaUPC" w:hint="cs"/>
                <w:sz w:val="26"/>
                <w:szCs w:val="26"/>
                <w:lang w:val="en-US"/>
              </w:rPr>
              <w:t>20</w:t>
            </w:r>
            <w:r>
              <w:rPr>
                <w:rFonts w:ascii="CordiaUPC" w:hAnsi="CordiaUPC" w:cs="CordiaUPC"/>
                <w:sz w:val="26"/>
                <w:szCs w:val="26"/>
                <w:lang w:val="en-US"/>
              </w:rPr>
              <w:t>20</w:t>
            </w:r>
          </w:p>
        </w:tc>
        <w:tc>
          <w:tcPr>
            <w:tcW w:w="236" w:type="dxa"/>
          </w:tcPr>
          <w:p w14:paraId="1EB53E67" w14:textId="77777777" w:rsidR="005532FF" w:rsidRPr="00DE39F5" w:rsidRDefault="005532FF" w:rsidP="005532FF">
            <w:pPr>
              <w:pStyle w:val="BodyText"/>
              <w:spacing w:after="0" w:line="240" w:lineRule="exact"/>
              <w:ind w:right="17"/>
              <w:jc w:val="center"/>
              <w:rPr>
                <w:rFonts w:ascii="CordiaUPC" w:hAnsi="CordiaUPC" w:cs="CordiaUPC"/>
                <w:sz w:val="26"/>
                <w:szCs w:val="26"/>
                <w:lang w:val="en-GB"/>
              </w:rPr>
            </w:pPr>
          </w:p>
        </w:tc>
        <w:tc>
          <w:tcPr>
            <w:tcW w:w="1204" w:type="dxa"/>
            <w:vAlign w:val="bottom"/>
          </w:tcPr>
          <w:p w14:paraId="2A27A5C0" w14:textId="1C501F56" w:rsidR="005532FF" w:rsidRPr="00DE39F5" w:rsidRDefault="005532FF" w:rsidP="005532FF">
            <w:pPr>
              <w:spacing w:line="240" w:lineRule="exact"/>
              <w:ind w:right="-45"/>
              <w:jc w:val="center"/>
              <w:rPr>
                <w:rFonts w:ascii="CordiaUPC" w:hAnsi="CordiaUPC" w:cs="CordiaUPC"/>
                <w:sz w:val="26"/>
                <w:szCs w:val="26"/>
                <w:lang w:val="en-US"/>
              </w:rPr>
            </w:pPr>
            <w:r w:rsidRPr="00DE39F5">
              <w:rPr>
                <w:rFonts w:ascii="CordiaUPC" w:hAnsi="CordiaUPC" w:cs="CordiaUPC" w:hint="cs"/>
                <w:sz w:val="26"/>
                <w:szCs w:val="26"/>
                <w:lang w:val="en-US"/>
              </w:rPr>
              <w:t>202</w:t>
            </w:r>
            <w:r>
              <w:rPr>
                <w:rFonts w:ascii="CordiaUPC" w:hAnsi="CordiaUPC" w:cs="CordiaUPC"/>
                <w:sz w:val="26"/>
                <w:szCs w:val="26"/>
                <w:lang w:val="en-US"/>
              </w:rPr>
              <w:t>1</w:t>
            </w:r>
          </w:p>
        </w:tc>
        <w:tc>
          <w:tcPr>
            <w:tcW w:w="259" w:type="dxa"/>
          </w:tcPr>
          <w:p w14:paraId="4E0E704B" w14:textId="77777777" w:rsidR="005532FF" w:rsidRPr="00DE39F5" w:rsidRDefault="005532FF" w:rsidP="005532FF">
            <w:pPr>
              <w:spacing w:line="240" w:lineRule="exact"/>
              <w:ind w:left="-108" w:right="-108"/>
              <w:rPr>
                <w:rFonts w:ascii="CordiaUPC" w:hAnsi="CordiaUPC" w:cs="CordiaUPC"/>
                <w:sz w:val="26"/>
                <w:szCs w:val="26"/>
                <w:rtl/>
                <w:cs/>
              </w:rPr>
            </w:pPr>
          </w:p>
        </w:tc>
        <w:tc>
          <w:tcPr>
            <w:tcW w:w="1181" w:type="dxa"/>
            <w:vAlign w:val="bottom"/>
          </w:tcPr>
          <w:p w14:paraId="1AF6DA45" w14:textId="4762C163" w:rsidR="005532FF" w:rsidRPr="00DE39F5" w:rsidRDefault="005532FF" w:rsidP="005532FF">
            <w:pPr>
              <w:spacing w:line="240" w:lineRule="exact"/>
              <w:ind w:left="-111" w:right="-109"/>
              <w:jc w:val="center"/>
              <w:rPr>
                <w:rFonts w:ascii="CordiaUPC" w:hAnsi="CordiaUPC" w:cs="CordiaUPC"/>
                <w:sz w:val="26"/>
                <w:szCs w:val="26"/>
                <w:lang w:val="en-US"/>
              </w:rPr>
            </w:pPr>
            <w:r w:rsidRPr="00DE39F5">
              <w:rPr>
                <w:rFonts w:ascii="CordiaUPC" w:hAnsi="CordiaUPC" w:cs="CordiaUPC" w:hint="cs"/>
                <w:sz w:val="26"/>
                <w:szCs w:val="26"/>
                <w:lang w:val="en-US"/>
              </w:rPr>
              <w:t>20</w:t>
            </w:r>
            <w:r>
              <w:rPr>
                <w:rFonts w:ascii="CordiaUPC" w:hAnsi="CordiaUPC" w:cs="CordiaUPC"/>
                <w:sz w:val="26"/>
                <w:szCs w:val="26"/>
                <w:lang w:val="en-US"/>
              </w:rPr>
              <w:t>20</w:t>
            </w:r>
          </w:p>
        </w:tc>
      </w:tr>
      <w:tr w:rsidR="005532FF" w:rsidRPr="00DE39F5" w14:paraId="320E5400" w14:textId="77777777" w:rsidTr="006F3856">
        <w:trPr>
          <w:tblHeader/>
        </w:trPr>
        <w:tc>
          <w:tcPr>
            <w:tcW w:w="3960" w:type="dxa"/>
          </w:tcPr>
          <w:p w14:paraId="11BD62C9" w14:textId="77777777" w:rsidR="005532FF" w:rsidRPr="00DE39F5" w:rsidRDefault="005532FF" w:rsidP="005532FF">
            <w:pPr>
              <w:spacing w:line="240" w:lineRule="exact"/>
              <w:ind w:right="-18"/>
              <w:rPr>
                <w:rFonts w:ascii="CordiaUPC" w:hAnsi="CordiaUPC" w:cs="CordiaUPC"/>
                <w:b/>
                <w:bCs/>
                <w:sz w:val="26"/>
                <w:szCs w:val="26"/>
                <w:lang w:val="en-US"/>
              </w:rPr>
            </w:pPr>
          </w:p>
        </w:tc>
        <w:tc>
          <w:tcPr>
            <w:tcW w:w="5310" w:type="dxa"/>
            <w:gridSpan w:val="7"/>
          </w:tcPr>
          <w:p w14:paraId="29836D8C" w14:textId="77777777" w:rsidR="005532FF" w:rsidRPr="00DE39F5" w:rsidRDefault="005532FF" w:rsidP="005532FF">
            <w:pPr>
              <w:spacing w:line="240" w:lineRule="exact"/>
              <w:jc w:val="center"/>
              <w:rPr>
                <w:rFonts w:ascii="CordiaUPC" w:hAnsi="CordiaUPC" w:cs="CordiaUPC"/>
                <w:sz w:val="26"/>
                <w:szCs w:val="26"/>
                <w:lang w:bidi="th-TH"/>
              </w:rPr>
            </w:pPr>
            <w:r w:rsidRPr="00DE39F5">
              <w:rPr>
                <w:rFonts w:ascii="CordiaUPC" w:hAnsi="CordiaUPC" w:cs="CordiaUPC" w:hint="cs"/>
                <w:i/>
                <w:iCs/>
                <w:sz w:val="26"/>
                <w:szCs w:val="26"/>
              </w:rPr>
              <w:t>(in million Baht)</w:t>
            </w:r>
          </w:p>
        </w:tc>
      </w:tr>
      <w:tr w:rsidR="005532FF" w:rsidRPr="00DE39F5" w14:paraId="7CBE4179" w14:textId="77777777" w:rsidTr="006F3856">
        <w:tc>
          <w:tcPr>
            <w:tcW w:w="3960" w:type="dxa"/>
          </w:tcPr>
          <w:p w14:paraId="6AB94A0E" w14:textId="70744ED3" w:rsidR="005532FF" w:rsidRPr="00DE39F5" w:rsidRDefault="005532FF" w:rsidP="005532FF">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Loans to customers and accrued </w:t>
            </w:r>
          </w:p>
        </w:tc>
        <w:tc>
          <w:tcPr>
            <w:tcW w:w="1080" w:type="dxa"/>
          </w:tcPr>
          <w:p w14:paraId="615AF4EB"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7972C28B"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429E5345"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4EED52CF"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018EB9C0"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5B78B977"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c>
          <w:tcPr>
            <w:tcW w:w="1181" w:type="dxa"/>
          </w:tcPr>
          <w:p w14:paraId="416FE558"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r>
      <w:tr w:rsidR="005532FF" w:rsidRPr="00DE39F5" w14:paraId="5340C522" w14:textId="77777777" w:rsidTr="006F3856">
        <w:tc>
          <w:tcPr>
            <w:tcW w:w="3960" w:type="dxa"/>
          </w:tcPr>
          <w:p w14:paraId="4EDD2834" w14:textId="27BF3386" w:rsidR="005532FF" w:rsidRPr="00DE39F5" w:rsidRDefault="005532FF" w:rsidP="005532FF">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   Interest receivables, net</w:t>
            </w:r>
          </w:p>
        </w:tc>
        <w:tc>
          <w:tcPr>
            <w:tcW w:w="1080" w:type="dxa"/>
          </w:tcPr>
          <w:p w14:paraId="155C3713"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0DB981C3"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20B3CF9D"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2D306F3C"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3628294A"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3DC4C337"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c>
          <w:tcPr>
            <w:tcW w:w="1181" w:type="dxa"/>
          </w:tcPr>
          <w:p w14:paraId="4081EBD3"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r>
      <w:tr w:rsidR="005532FF" w:rsidRPr="00DE39F5" w14:paraId="7AEF91CF" w14:textId="77777777" w:rsidTr="00E132B6">
        <w:tc>
          <w:tcPr>
            <w:tcW w:w="3960" w:type="dxa"/>
          </w:tcPr>
          <w:p w14:paraId="33E2AED5" w14:textId="5AB2E00D" w:rsidR="005532FF" w:rsidRPr="00733575" w:rsidRDefault="005532FF" w:rsidP="00CA1658">
            <w:pPr>
              <w:spacing w:line="240" w:lineRule="exact"/>
              <w:ind w:left="116" w:right="-18"/>
              <w:rPr>
                <w:rFonts w:ascii="CordiaUPC" w:hAnsi="CordiaUPC" w:cs="CordiaUPC"/>
                <w:b/>
                <w:bCs/>
                <w:sz w:val="26"/>
                <w:szCs w:val="26"/>
                <w:lang w:val="en-US"/>
              </w:rPr>
            </w:pPr>
            <w:r w:rsidRPr="00733575">
              <w:rPr>
                <w:rFonts w:ascii="CordiaUPC" w:hAnsi="CordiaUPC" w:cs="CordiaUPC"/>
                <w:b/>
                <w:bCs/>
                <w:sz w:val="26"/>
                <w:szCs w:val="26"/>
                <w:lang w:val="en-US"/>
              </w:rPr>
              <w:t xml:space="preserve">  (including interbank and money market</w:t>
            </w:r>
          </w:p>
        </w:tc>
        <w:tc>
          <w:tcPr>
            <w:tcW w:w="1080" w:type="dxa"/>
          </w:tcPr>
          <w:p w14:paraId="1A59E62A" w14:textId="77777777" w:rsidR="005532FF" w:rsidRPr="00DE39F5" w:rsidRDefault="005532FF" w:rsidP="005532FF">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05DFA95C" w14:textId="77777777" w:rsidR="005532FF" w:rsidRPr="00DE39F5" w:rsidRDefault="005532FF" w:rsidP="005532FF">
            <w:pPr>
              <w:pStyle w:val="BodyText"/>
              <w:tabs>
                <w:tab w:val="decimal" w:pos="792"/>
              </w:tabs>
              <w:spacing w:after="0" w:line="240" w:lineRule="exact"/>
              <w:ind w:right="17"/>
              <w:rPr>
                <w:rFonts w:ascii="CordiaUPC" w:hAnsi="CordiaUPC" w:cs="CordiaUPC"/>
                <w:b/>
                <w:bCs/>
                <w:sz w:val="26"/>
                <w:szCs w:val="26"/>
                <w:lang w:val="en-GB"/>
              </w:rPr>
            </w:pPr>
          </w:p>
        </w:tc>
        <w:tc>
          <w:tcPr>
            <w:tcW w:w="1114" w:type="dxa"/>
            <w:vAlign w:val="bottom"/>
          </w:tcPr>
          <w:p w14:paraId="7070E890" w14:textId="77777777" w:rsidR="005532FF" w:rsidRPr="00DE39F5" w:rsidRDefault="005532FF" w:rsidP="005532FF">
            <w:pPr>
              <w:pStyle w:val="BodyText"/>
              <w:tabs>
                <w:tab w:val="decimal" w:pos="830"/>
              </w:tabs>
              <w:spacing w:after="0" w:line="240" w:lineRule="exact"/>
              <w:ind w:right="17"/>
              <w:rPr>
                <w:rFonts w:ascii="CordiaUPC" w:hAnsi="CordiaUPC" w:cs="CordiaUPC"/>
                <w:sz w:val="26"/>
                <w:szCs w:val="26"/>
              </w:rPr>
            </w:pPr>
          </w:p>
        </w:tc>
        <w:tc>
          <w:tcPr>
            <w:tcW w:w="236" w:type="dxa"/>
          </w:tcPr>
          <w:p w14:paraId="3696DAB8" w14:textId="77777777" w:rsidR="005532FF" w:rsidRPr="00DE39F5" w:rsidRDefault="005532FF" w:rsidP="005532FF">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545188CE" w14:textId="77777777" w:rsidR="005532FF" w:rsidRPr="00DE39F5" w:rsidRDefault="005532FF" w:rsidP="005532FF">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56FA1702" w14:textId="77777777" w:rsidR="005532FF" w:rsidRPr="00DE39F5" w:rsidRDefault="005532FF" w:rsidP="005532FF">
            <w:pPr>
              <w:tabs>
                <w:tab w:val="decimal" w:pos="792"/>
              </w:tabs>
              <w:spacing w:line="240" w:lineRule="exact"/>
              <w:jc w:val="right"/>
              <w:rPr>
                <w:rFonts w:ascii="CordiaUPC" w:hAnsi="CordiaUPC" w:cs="CordiaUPC"/>
                <w:b/>
                <w:bCs/>
                <w:sz w:val="26"/>
                <w:szCs w:val="26"/>
                <w:lang w:bidi="th-TH"/>
              </w:rPr>
            </w:pPr>
          </w:p>
        </w:tc>
        <w:tc>
          <w:tcPr>
            <w:tcW w:w="1181" w:type="dxa"/>
          </w:tcPr>
          <w:p w14:paraId="53518F34" w14:textId="77777777" w:rsidR="005532FF" w:rsidRPr="00DE39F5" w:rsidRDefault="005532FF" w:rsidP="005532FF">
            <w:pPr>
              <w:tabs>
                <w:tab w:val="decimal" w:pos="890"/>
              </w:tabs>
              <w:spacing w:line="240" w:lineRule="exact"/>
              <w:rPr>
                <w:rFonts w:ascii="CordiaUPC" w:hAnsi="CordiaUPC" w:cs="CordiaUPC"/>
                <w:sz w:val="26"/>
                <w:szCs w:val="26"/>
                <w:lang w:bidi="th-TH"/>
              </w:rPr>
            </w:pPr>
          </w:p>
        </w:tc>
      </w:tr>
      <w:tr w:rsidR="005532FF" w:rsidRPr="00DE39F5" w14:paraId="7119B15B" w14:textId="77777777" w:rsidTr="00E132B6">
        <w:tc>
          <w:tcPr>
            <w:tcW w:w="3960" w:type="dxa"/>
          </w:tcPr>
          <w:p w14:paraId="56275E3A" w14:textId="54362DB1" w:rsidR="005532FF" w:rsidRPr="00733575" w:rsidRDefault="005532FF" w:rsidP="00CA1658">
            <w:pPr>
              <w:spacing w:line="240" w:lineRule="exact"/>
              <w:ind w:left="116" w:right="-18"/>
              <w:rPr>
                <w:rFonts w:ascii="CordiaUPC" w:hAnsi="CordiaUPC" w:cs="CordiaUPC"/>
                <w:b/>
                <w:bCs/>
                <w:sz w:val="26"/>
                <w:szCs w:val="26"/>
                <w:lang w:val="en-US"/>
              </w:rPr>
            </w:pPr>
            <w:r w:rsidRPr="00733575">
              <w:rPr>
                <w:rFonts w:ascii="CordiaUPC" w:hAnsi="CordiaUPC" w:cs="CordiaUPC"/>
                <w:b/>
                <w:bCs/>
                <w:sz w:val="26"/>
                <w:szCs w:val="26"/>
                <w:lang w:val="en-US"/>
              </w:rPr>
              <w:t xml:space="preserve"> </w:t>
            </w:r>
            <w:r w:rsidR="00CA1658">
              <w:rPr>
                <w:rFonts w:ascii="CordiaUPC" w:hAnsi="CordiaUPC" w:cs="CordiaUPC" w:hint="cs"/>
                <w:b/>
                <w:bCs/>
                <w:sz w:val="26"/>
                <w:szCs w:val="26"/>
                <w:cs/>
                <w:lang w:val="en-US" w:bidi="th-TH"/>
              </w:rPr>
              <w:t xml:space="preserve"> </w:t>
            </w:r>
            <w:r>
              <w:rPr>
                <w:rFonts w:ascii="CordiaUPC" w:hAnsi="CordiaUPC" w:cs="CordiaUPC"/>
                <w:b/>
                <w:bCs/>
                <w:sz w:val="26"/>
                <w:szCs w:val="26"/>
                <w:lang w:val="en-US"/>
              </w:rPr>
              <w:t>i</w:t>
            </w:r>
            <w:r w:rsidRPr="00733575">
              <w:rPr>
                <w:rFonts w:ascii="CordiaUPC" w:hAnsi="CordiaUPC" w:cs="CordiaUPC"/>
                <w:b/>
                <w:bCs/>
                <w:sz w:val="26"/>
                <w:szCs w:val="26"/>
                <w:lang w:val="en-US"/>
              </w:rPr>
              <w:t xml:space="preserve">tems </w:t>
            </w:r>
            <w:r>
              <w:rPr>
                <w:rFonts w:ascii="CordiaUPC" w:hAnsi="CordiaUPC" w:cs="CordiaUPC"/>
                <w:b/>
                <w:bCs/>
                <w:sz w:val="26"/>
                <w:szCs w:val="26"/>
                <w:lang w:val="en-US"/>
              </w:rPr>
              <w:t>-</w:t>
            </w:r>
            <w:r w:rsidRPr="00733575">
              <w:rPr>
                <w:rFonts w:ascii="CordiaUPC" w:hAnsi="CordiaUPC" w:cs="CordiaUPC"/>
                <w:b/>
                <w:bCs/>
                <w:sz w:val="26"/>
                <w:szCs w:val="26"/>
                <w:lang w:val="en-US"/>
              </w:rPr>
              <w:t xml:space="preserve"> asset</w:t>
            </w:r>
            <w:r>
              <w:rPr>
                <w:rFonts w:ascii="CordiaUPC" w:hAnsi="CordiaUPC" w:cs="CordiaUPC"/>
                <w:b/>
                <w:bCs/>
                <w:sz w:val="26"/>
                <w:szCs w:val="26"/>
                <w:lang w:val="en-US"/>
              </w:rPr>
              <w:t>s)</w:t>
            </w:r>
          </w:p>
        </w:tc>
        <w:tc>
          <w:tcPr>
            <w:tcW w:w="1080" w:type="dxa"/>
          </w:tcPr>
          <w:p w14:paraId="3F56C9C9" w14:textId="77777777" w:rsidR="005532FF" w:rsidRPr="00DE39F5" w:rsidRDefault="005532FF" w:rsidP="005532FF">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7F880160" w14:textId="77777777" w:rsidR="005532FF" w:rsidRPr="00DE39F5" w:rsidRDefault="005532FF" w:rsidP="005532FF">
            <w:pPr>
              <w:pStyle w:val="BodyText"/>
              <w:tabs>
                <w:tab w:val="decimal" w:pos="792"/>
              </w:tabs>
              <w:spacing w:after="0" w:line="240" w:lineRule="exact"/>
              <w:ind w:right="17"/>
              <w:rPr>
                <w:rFonts w:ascii="CordiaUPC" w:hAnsi="CordiaUPC" w:cs="CordiaUPC"/>
                <w:b/>
                <w:bCs/>
                <w:sz w:val="26"/>
                <w:szCs w:val="26"/>
                <w:lang w:val="en-GB"/>
              </w:rPr>
            </w:pPr>
          </w:p>
        </w:tc>
        <w:tc>
          <w:tcPr>
            <w:tcW w:w="1114" w:type="dxa"/>
            <w:vAlign w:val="bottom"/>
          </w:tcPr>
          <w:p w14:paraId="1FA9CC85" w14:textId="77777777" w:rsidR="005532FF" w:rsidRPr="00DE39F5" w:rsidRDefault="005532FF" w:rsidP="005532FF">
            <w:pPr>
              <w:pStyle w:val="BodyText"/>
              <w:tabs>
                <w:tab w:val="decimal" w:pos="830"/>
              </w:tabs>
              <w:spacing w:after="0" w:line="240" w:lineRule="exact"/>
              <w:ind w:right="17"/>
              <w:rPr>
                <w:rFonts w:ascii="CordiaUPC" w:hAnsi="CordiaUPC" w:cs="CordiaUPC"/>
                <w:sz w:val="26"/>
                <w:szCs w:val="26"/>
              </w:rPr>
            </w:pPr>
          </w:p>
        </w:tc>
        <w:tc>
          <w:tcPr>
            <w:tcW w:w="236" w:type="dxa"/>
          </w:tcPr>
          <w:p w14:paraId="5017BB8B" w14:textId="77777777" w:rsidR="005532FF" w:rsidRPr="00DE39F5" w:rsidRDefault="005532FF" w:rsidP="005532FF">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3982AA4C" w14:textId="77777777" w:rsidR="005532FF" w:rsidRPr="00DE39F5" w:rsidRDefault="005532FF" w:rsidP="005532FF">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64CC078A" w14:textId="77777777" w:rsidR="005532FF" w:rsidRPr="00DE39F5" w:rsidRDefault="005532FF" w:rsidP="005532FF">
            <w:pPr>
              <w:tabs>
                <w:tab w:val="decimal" w:pos="792"/>
              </w:tabs>
              <w:spacing w:line="240" w:lineRule="exact"/>
              <w:jc w:val="right"/>
              <w:rPr>
                <w:rFonts w:ascii="CordiaUPC" w:hAnsi="CordiaUPC" w:cs="CordiaUPC"/>
                <w:b/>
                <w:bCs/>
                <w:sz w:val="26"/>
                <w:szCs w:val="26"/>
                <w:lang w:bidi="th-TH"/>
              </w:rPr>
            </w:pPr>
          </w:p>
        </w:tc>
        <w:tc>
          <w:tcPr>
            <w:tcW w:w="1181" w:type="dxa"/>
          </w:tcPr>
          <w:p w14:paraId="024A227C" w14:textId="77777777" w:rsidR="005532FF" w:rsidRPr="00DE39F5" w:rsidRDefault="005532FF" w:rsidP="005532FF">
            <w:pPr>
              <w:tabs>
                <w:tab w:val="decimal" w:pos="890"/>
              </w:tabs>
              <w:spacing w:line="240" w:lineRule="exact"/>
              <w:rPr>
                <w:rFonts w:ascii="CordiaUPC" w:hAnsi="CordiaUPC" w:cs="CordiaUPC"/>
                <w:sz w:val="26"/>
                <w:szCs w:val="26"/>
                <w:lang w:bidi="th-TH"/>
              </w:rPr>
            </w:pPr>
          </w:p>
        </w:tc>
      </w:tr>
      <w:tr w:rsidR="00B73C0A" w:rsidRPr="00DE39F5" w14:paraId="30392681" w14:textId="77777777" w:rsidTr="00CA7404">
        <w:tc>
          <w:tcPr>
            <w:tcW w:w="3960" w:type="dxa"/>
          </w:tcPr>
          <w:p w14:paraId="01D8150F" w14:textId="20542177" w:rsidR="00B73C0A" w:rsidRPr="00DE39F5" w:rsidRDefault="00B73C0A" w:rsidP="00B73C0A">
            <w:pPr>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tcPr>
          <w:p w14:paraId="59AC86E3" w14:textId="551A0E6F" w:rsidR="00B73C0A" w:rsidRPr="00DE39F5" w:rsidRDefault="00B73C0A" w:rsidP="00B73C0A">
            <w:pPr>
              <w:pStyle w:val="BodyText"/>
              <w:tabs>
                <w:tab w:val="decimal" w:pos="860"/>
              </w:tabs>
              <w:spacing w:after="0" w:line="240" w:lineRule="exact"/>
              <w:ind w:right="-115"/>
              <w:rPr>
                <w:rFonts w:ascii="CordiaUPC" w:hAnsi="CordiaUPC" w:cs="CordiaUPC"/>
                <w:b/>
                <w:bCs/>
                <w:sz w:val="26"/>
                <w:szCs w:val="26"/>
                <w:lang w:val="en-GB"/>
              </w:rPr>
            </w:pPr>
            <w:r>
              <w:rPr>
                <w:rFonts w:ascii="CordiaUPC" w:hAnsi="CordiaUPC" w:cs="CordiaUPC"/>
                <w:b/>
                <w:bCs/>
                <w:sz w:val="26"/>
                <w:szCs w:val="26"/>
                <w:lang w:val="en-GB"/>
              </w:rPr>
              <w:t>-</w:t>
            </w:r>
          </w:p>
        </w:tc>
        <w:tc>
          <w:tcPr>
            <w:tcW w:w="236" w:type="dxa"/>
          </w:tcPr>
          <w:p w14:paraId="4ABF9346" w14:textId="77777777" w:rsidR="00B73C0A" w:rsidRPr="00DE39F5" w:rsidRDefault="00B73C0A" w:rsidP="00B73C0A">
            <w:pPr>
              <w:pStyle w:val="BodyText"/>
              <w:tabs>
                <w:tab w:val="decimal" w:pos="792"/>
              </w:tabs>
              <w:spacing w:after="0" w:line="240" w:lineRule="exact"/>
              <w:ind w:right="17"/>
              <w:rPr>
                <w:rFonts w:ascii="CordiaUPC" w:hAnsi="CordiaUPC" w:cs="CordiaUPC"/>
                <w:b/>
                <w:bCs/>
                <w:sz w:val="26"/>
                <w:szCs w:val="26"/>
                <w:lang w:val="en-GB"/>
              </w:rPr>
            </w:pPr>
          </w:p>
        </w:tc>
        <w:tc>
          <w:tcPr>
            <w:tcW w:w="1114" w:type="dxa"/>
          </w:tcPr>
          <w:p w14:paraId="3281C8FC" w14:textId="591B1777" w:rsidR="00B73C0A" w:rsidRPr="00DE39F5" w:rsidRDefault="00B73C0A" w:rsidP="00B73C0A">
            <w:pPr>
              <w:pStyle w:val="BodyText"/>
              <w:tabs>
                <w:tab w:val="decimal" w:pos="830"/>
              </w:tabs>
              <w:spacing w:after="0" w:line="240" w:lineRule="exact"/>
              <w:ind w:right="17"/>
              <w:rPr>
                <w:rFonts w:ascii="CordiaUPC" w:hAnsi="CordiaUPC" w:cs="CordiaUPC"/>
                <w:b/>
                <w:bCs/>
                <w:sz w:val="26"/>
                <w:szCs w:val="26"/>
                <w:lang w:val="en-GB"/>
              </w:rPr>
            </w:pPr>
            <w:r w:rsidRPr="00DE39F5">
              <w:rPr>
                <w:rFonts w:ascii="CordiaUPC" w:hAnsi="CordiaUPC" w:cs="CordiaUPC" w:hint="cs"/>
                <w:b/>
                <w:bCs/>
                <w:sz w:val="26"/>
                <w:szCs w:val="26"/>
                <w:lang w:val="en-GB"/>
              </w:rPr>
              <w:t>-</w:t>
            </w:r>
          </w:p>
        </w:tc>
        <w:tc>
          <w:tcPr>
            <w:tcW w:w="236" w:type="dxa"/>
          </w:tcPr>
          <w:p w14:paraId="38083C3F" w14:textId="77777777" w:rsidR="00B73C0A" w:rsidRPr="00DE39F5" w:rsidRDefault="00B73C0A" w:rsidP="00B73C0A">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2EFC086A" w14:textId="7F601FB8" w:rsidR="00B73C0A" w:rsidRPr="00DE39F5" w:rsidRDefault="00B73C0A" w:rsidP="00B73C0A">
            <w:pPr>
              <w:pStyle w:val="BodyText"/>
              <w:tabs>
                <w:tab w:val="decimal" w:pos="990"/>
              </w:tabs>
              <w:spacing w:after="0" w:line="240" w:lineRule="exact"/>
              <w:ind w:right="-110"/>
              <w:rPr>
                <w:rFonts w:ascii="CordiaUPC" w:hAnsi="CordiaUPC" w:cs="CordiaUPC"/>
                <w:sz w:val="26"/>
                <w:szCs w:val="26"/>
                <w:lang w:val="en-GB"/>
              </w:rPr>
            </w:pPr>
            <w:r>
              <w:rPr>
                <w:rFonts w:ascii="CordiaUPC" w:hAnsi="CordiaUPC" w:cs="CordiaUPC"/>
                <w:sz w:val="26"/>
                <w:szCs w:val="26"/>
                <w:lang w:val="en-GB"/>
              </w:rPr>
              <w:t>98,775</w:t>
            </w:r>
          </w:p>
        </w:tc>
        <w:tc>
          <w:tcPr>
            <w:tcW w:w="259" w:type="dxa"/>
          </w:tcPr>
          <w:p w14:paraId="15DBA7F2" w14:textId="77777777" w:rsidR="00B73C0A" w:rsidRPr="00DE39F5" w:rsidRDefault="00B73C0A" w:rsidP="00B73C0A">
            <w:pPr>
              <w:tabs>
                <w:tab w:val="decimal" w:pos="792"/>
              </w:tabs>
              <w:spacing w:line="240" w:lineRule="exact"/>
              <w:jc w:val="right"/>
              <w:rPr>
                <w:rFonts w:ascii="CordiaUPC" w:hAnsi="CordiaUPC" w:cs="CordiaUPC"/>
                <w:b/>
                <w:bCs/>
                <w:sz w:val="26"/>
                <w:szCs w:val="26"/>
                <w:lang w:bidi="th-TH"/>
              </w:rPr>
            </w:pPr>
          </w:p>
        </w:tc>
        <w:tc>
          <w:tcPr>
            <w:tcW w:w="1181" w:type="dxa"/>
          </w:tcPr>
          <w:p w14:paraId="26C6B5CC" w14:textId="5E331131" w:rsidR="00B73C0A" w:rsidRPr="00DE39F5" w:rsidRDefault="00B73C0A" w:rsidP="00B73C0A">
            <w:pPr>
              <w:tabs>
                <w:tab w:val="decimal" w:pos="890"/>
              </w:tabs>
              <w:spacing w:line="240" w:lineRule="exact"/>
              <w:rPr>
                <w:rFonts w:ascii="CordiaUPC" w:hAnsi="CordiaUPC" w:cs="CordiaUPC"/>
                <w:sz w:val="26"/>
                <w:szCs w:val="26"/>
                <w:lang w:bidi="th-TH"/>
              </w:rPr>
            </w:pPr>
            <w:r w:rsidRPr="00DE39F5">
              <w:rPr>
                <w:rFonts w:ascii="CordiaUPC" w:hAnsi="CordiaUPC" w:cs="CordiaUPC" w:hint="cs"/>
                <w:sz w:val="26"/>
                <w:szCs w:val="26"/>
              </w:rPr>
              <w:t>56,000</w:t>
            </w:r>
          </w:p>
        </w:tc>
      </w:tr>
      <w:tr w:rsidR="00B73C0A" w:rsidRPr="00DE39F5" w14:paraId="0701BA50" w14:textId="77777777" w:rsidTr="009F7729">
        <w:tc>
          <w:tcPr>
            <w:tcW w:w="3960" w:type="dxa"/>
          </w:tcPr>
          <w:p w14:paraId="0E981E0E" w14:textId="72F33959" w:rsidR="00B73C0A" w:rsidRPr="00B9353B" w:rsidRDefault="00B73C0A" w:rsidP="00B73C0A">
            <w:pPr>
              <w:spacing w:line="240" w:lineRule="exact"/>
              <w:ind w:right="-18"/>
              <w:rPr>
                <w:rFonts w:ascii="CordiaUPC" w:hAnsi="CordiaUPC" w:cs="CordiaUPC"/>
                <w:sz w:val="26"/>
                <w:szCs w:val="26"/>
                <w:lang w:val="en-US"/>
              </w:rPr>
            </w:pPr>
            <w:proofErr w:type="spellStart"/>
            <w:r>
              <w:rPr>
                <w:rFonts w:ascii="CordiaUPC" w:hAnsi="CordiaUPC" w:cs="CordiaUPC"/>
                <w:sz w:val="26"/>
                <w:szCs w:val="26"/>
                <w:lang w:val="en-US"/>
              </w:rPr>
              <w:t>Phahonyothin</w:t>
            </w:r>
            <w:proofErr w:type="spellEnd"/>
            <w:r>
              <w:rPr>
                <w:rFonts w:ascii="CordiaUPC" w:hAnsi="CordiaUPC" w:cs="CordiaUPC"/>
                <w:sz w:val="26"/>
                <w:szCs w:val="26"/>
                <w:lang w:val="en-US"/>
              </w:rPr>
              <w:t xml:space="preserve"> Asset Management Co., Ltd.</w:t>
            </w:r>
          </w:p>
        </w:tc>
        <w:tc>
          <w:tcPr>
            <w:tcW w:w="1080" w:type="dxa"/>
          </w:tcPr>
          <w:p w14:paraId="7CC5B70E" w14:textId="25ADE0D6" w:rsidR="00B73C0A" w:rsidRPr="00DE39F5" w:rsidRDefault="00B73C0A" w:rsidP="00B73C0A">
            <w:pPr>
              <w:pStyle w:val="BodyText"/>
              <w:tabs>
                <w:tab w:val="decimal" w:pos="860"/>
              </w:tabs>
              <w:spacing w:after="0" w:line="240" w:lineRule="exact"/>
              <w:ind w:right="-115"/>
              <w:rPr>
                <w:rFonts w:ascii="CordiaUPC" w:hAnsi="CordiaUPC" w:cs="CordiaUPC"/>
                <w:sz w:val="26"/>
                <w:szCs w:val="26"/>
                <w:lang w:val="en-GB"/>
              </w:rPr>
            </w:pPr>
            <w:r>
              <w:rPr>
                <w:rFonts w:ascii="CordiaUPC" w:hAnsi="CordiaUPC" w:cs="CordiaUPC"/>
                <w:sz w:val="26"/>
                <w:szCs w:val="26"/>
                <w:lang w:val="en-GB"/>
              </w:rPr>
              <w:t>-</w:t>
            </w:r>
          </w:p>
        </w:tc>
        <w:tc>
          <w:tcPr>
            <w:tcW w:w="236" w:type="dxa"/>
          </w:tcPr>
          <w:p w14:paraId="480C883A" w14:textId="77777777" w:rsidR="00B73C0A" w:rsidRPr="00DE39F5" w:rsidRDefault="00B73C0A" w:rsidP="00B73C0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23D2E187" w14:textId="38EAE86C" w:rsidR="00B73C0A" w:rsidRPr="00DE39F5" w:rsidRDefault="00B73C0A" w:rsidP="00B73C0A">
            <w:pPr>
              <w:pStyle w:val="BodyText"/>
              <w:tabs>
                <w:tab w:val="decimal" w:pos="830"/>
              </w:tabs>
              <w:spacing w:after="0" w:line="240" w:lineRule="exact"/>
              <w:ind w:right="17"/>
              <w:rPr>
                <w:rFonts w:ascii="CordiaUPC" w:hAnsi="CordiaUPC" w:cs="CordiaUPC"/>
                <w:sz w:val="26"/>
                <w:szCs w:val="26"/>
                <w:lang w:val="en-GB"/>
              </w:rPr>
            </w:pPr>
            <w:r>
              <w:rPr>
                <w:rFonts w:ascii="CordiaUPC" w:hAnsi="CordiaUPC" w:cs="CordiaUPC"/>
                <w:sz w:val="26"/>
                <w:szCs w:val="26"/>
                <w:lang w:val="en-GB"/>
              </w:rPr>
              <w:t>-</w:t>
            </w:r>
          </w:p>
        </w:tc>
        <w:tc>
          <w:tcPr>
            <w:tcW w:w="236" w:type="dxa"/>
          </w:tcPr>
          <w:p w14:paraId="6C22C451" w14:textId="77777777" w:rsidR="00B73C0A" w:rsidRPr="00DE39F5" w:rsidRDefault="00B73C0A" w:rsidP="00B73C0A">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0CD2542F" w14:textId="26E350ED" w:rsidR="00B73C0A" w:rsidRPr="00DE39F5" w:rsidRDefault="00B73C0A" w:rsidP="00B73C0A">
            <w:pPr>
              <w:pStyle w:val="BodyText"/>
              <w:tabs>
                <w:tab w:val="decimal" w:pos="990"/>
              </w:tabs>
              <w:spacing w:after="0" w:line="240" w:lineRule="exact"/>
              <w:ind w:right="-110"/>
              <w:rPr>
                <w:rFonts w:ascii="CordiaUPC" w:hAnsi="CordiaUPC" w:cs="CordiaUPC"/>
                <w:sz w:val="26"/>
                <w:szCs w:val="26"/>
                <w:lang w:val="en-GB"/>
              </w:rPr>
            </w:pPr>
            <w:r>
              <w:rPr>
                <w:rFonts w:ascii="CordiaUPC" w:hAnsi="CordiaUPC" w:cs="CordiaUPC"/>
                <w:sz w:val="26"/>
                <w:szCs w:val="26"/>
                <w:lang w:val="en-GB"/>
              </w:rPr>
              <w:t>484</w:t>
            </w:r>
          </w:p>
        </w:tc>
        <w:tc>
          <w:tcPr>
            <w:tcW w:w="259" w:type="dxa"/>
          </w:tcPr>
          <w:p w14:paraId="7BF4532E" w14:textId="77777777" w:rsidR="00B73C0A" w:rsidRPr="00DE39F5" w:rsidRDefault="00B73C0A" w:rsidP="00B73C0A">
            <w:pPr>
              <w:tabs>
                <w:tab w:val="decimal" w:pos="792"/>
              </w:tabs>
              <w:spacing w:line="240" w:lineRule="exact"/>
              <w:jc w:val="right"/>
              <w:rPr>
                <w:rFonts w:ascii="CordiaUPC" w:hAnsi="CordiaUPC" w:cs="CordiaUPC"/>
                <w:sz w:val="26"/>
                <w:szCs w:val="26"/>
                <w:lang w:bidi="th-TH"/>
              </w:rPr>
            </w:pPr>
          </w:p>
        </w:tc>
        <w:tc>
          <w:tcPr>
            <w:tcW w:w="1181" w:type="dxa"/>
          </w:tcPr>
          <w:p w14:paraId="6728102F" w14:textId="3407E997" w:rsidR="00B73C0A" w:rsidRPr="00DE39F5" w:rsidRDefault="00B73C0A" w:rsidP="00B73C0A">
            <w:pPr>
              <w:tabs>
                <w:tab w:val="decimal" w:pos="890"/>
              </w:tabs>
              <w:spacing w:line="240" w:lineRule="exact"/>
              <w:rPr>
                <w:rFonts w:ascii="CordiaUPC" w:hAnsi="CordiaUPC" w:cs="CordiaUPC"/>
                <w:sz w:val="26"/>
                <w:szCs w:val="26"/>
                <w:lang w:bidi="th-TH"/>
              </w:rPr>
            </w:pPr>
            <w:r>
              <w:rPr>
                <w:rFonts w:ascii="CordiaUPC" w:hAnsi="CordiaUPC" w:cs="CordiaUPC"/>
                <w:sz w:val="26"/>
                <w:szCs w:val="26"/>
                <w:lang w:bidi="th-TH"/>
              </w:rPr>
              <w:t>-</w:t>
            </w:r>
          </w:p>
        </w:tc>
      </w:tr>
      <w:tr w:rsidR="005532FF" w:rsidRPr="00DE39F5" w14:paraId="3E3EFA7C" w14:textId="77777777" w:rsidTr="009F7729">
        <w:tc>
          <w:tcPr>
            <w:tcW w:w="3960" w:type="dxa"/>
          </w:tcPr>
          <w:p w14:paraId="37DF9CCA" w14:textId="77777777" w:rsidR="005532FF" w:rsidRPr="00DE39F5" w:rsidRDefault="005532FF" w:rsidP="005532FF">
            <w:pPr>
              <w:spacing w:line="240" w:lineRule="exact"/>
              <w:ind w:right="-18"/>
              <w:rPr>
                <w:rFonts w:ascii="CordiaUPC" w:hAnsi="CordiaUPC" w:cs="CordiaUPC"/>
                <w:b/>
                <w:bCs/>
                <w:sz w:val="26"/>
                <w:szCs w:val="26"/>
                <w:lang w:val="en-US"/>
              </w:rPr>
            </w:pPr>
          </w:p>
        </w:tc>
        <w:tc>
          <w:tcPr>
            <w:tcW w:w="1080" w:type="dxa"/>
          </w:tcPr>
          <w:p w14:paraId="188EC3F5" w14:textId="77777777" w:rsidR="005532FF" w:rsidRPr="00DE39F5" w:rsidRDefault="005532FF" w:rsidP="005532FF">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380047ED"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7DD4123B" w14:textId="77777777" w:rsidR="005532FF" w:rsidRPr="00DE39F5" w:rsidRDefault="005532FF" w:rsidP="005532FF">
            <w:pPr>
              <w:pStyle w:val="BodyText"/>
              <w:tabs>
                <w:tab w:val="decimal" w:pos="830"/>
              </w:tabs>
              <w:spacing w:after="0" w:line="240" w:lineRule="exact"/>
              <w:ind w:right="17"/>
              <w:rPr>
                <w:rFonts w:ascii="CordiaUPC" w:hAnsi="CordiaUPC" w:cs="CordiaUPC"/>
                <w:sz w:val="26"/>
                <w:szCs w:val="26"/>
                <w:lang w:val="en-GB"/>
              </w:rPr>
            </w:pPr>
          </w:p>
        </w:tc>
        <w:tc>
          <w:tcPr>
            <w:tcW w:w="236" w:type="dxa"/>
          </w:tcPr>
          <w:p w14:paraId="4BCC580B"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795A8C83" w14:textId="77777777" w:rsidR="005532FF" w:rsidRPr="00DE39F5" w:rsidRDefault="005532FF" w:rsidP="005532FF">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1CD7AB9"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c>
          <w:tcPr>
            <w:tcW w:w="1181" w:type="dxa"/>
          </w:tcPr>
          <w:p w14:paraId="62E9CBDE" w14:textId="77777777" w:rsidR="005532FF" w:rsidRPr="00DE39F5" w:rsidRDefault="005532FF" w:rsidP="005532FF">
            <w:pPr>
              <w:tabs>
                <w:tab w:val="decimal" w:pos="890"/>
              </w:tabs>
              <w:spacing w:line="240" w:lineRule="exact"/>
              <w:rPr>
                <w:rFonts w:ascii="CordiaUPC" w:hAnsi="CordiaUPC" w:cs="CordiaUPC"/>
                <w:sz w:val="26"/>
                <w:szCs w:val="26"/>
                <w:lang w:bidi="th-TH"/>
              </w:rPr>
            </w:pPr>
          </w:p>
        </w:tc>
      </w:tr>
      <w:tr w:rsidR="005532FF" w:rsidRPr="00DE39F5" w14:paraId="140EAEEC" w14:textId="77777777" w:rsidTr="009F7729">
        <w:tc>
          <w:tcPr>
            <w:tcW w:w="3960" w:type="dxa"/>
          </w:tcPr>
          <w:p w14:paraId="20FEB3EA" w14:textId="7DBE5657" w:rsidR="005532FF" w:rsidRPr="00DE39F5" w:rsidRDefault="005532FF" w:rsidP="005532FF">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Other assets</w:t>
            </w:r>
          </w:p>
        </w:tc>
        <w:tc>
          <w:tcPr>
            <w:tcW w:w="1080" w:type="dxa"/>
          </w:tcPr>
          <w:p w14:paraId="6648C99C" w14:textId="77777777" w:rsidR="005532FF" w:rsidRPr="00DE39F5" w:rsidRDefault="005532FF" w:rsidP="005532FF">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16B5FF5"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5F4CFE43" w14:textId="77777777" w:rsidR="005532FF" w:rsidRPr="00DE39F5" w:rsidRDefault="005532FF" w:rsidP="005532FF">
            <w:pPr>
              <w:pStyle w:val="BodyText"/>
              <w:tabs>
                <w:tab w:val="decimal" w:pos="830"/>
              </w:tabs>
              <w:spacing w:after="0" w:line="240" w:lineRule="exact"/>
              <w:ind w:right="17"/>
              <w:rPr>
                <w:rFonts w:ascii="CordiaUPC" w:hAnsi="CordiaUPC" w:cs="CordiaUPC"/>
                <w:sz w:val="26"/>
                <w:szCs w:val="26"/>
                <w:lang w:val="en-GB"/>
              </w:rPr>
            </w:pPr>
          </w:p>
        </w:tc>
        <w:tc>
          <w:tcPr>
            <w:tcW w:w="236" w:type="dxa"/>
          </w:tcPr>
          <w:p w14:paraId="27C33C63"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07F078F6" w14:textId="77777777" w:rsidR="005532FF" w:rsidRPr="00DE39F5" w:rsidRDefault="005532FF" w:rsidP="005532FF">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F5D246C" w14:textId="77777777" w:rsidR="005532FF" w:rsidRPr="00DE39F5" w:rsidRDefault="005532FF" w:rsidP="005532FF">
            <w:pPr>
              <w:tabs>
                <w:tab w:val="decimal" w:pos="792"/>
              </w:tabs>
              <w:spacing w:line="240" w:lineRule="exact"/>
              <w:jc w:val="right"/>
              <w:rPr>
                <w:rFonts w:ascii="CordiaUPC" w:hAnsi="CordiaUPC" w:cs="CordiaUPC"/>
                <w:sz w:val="26"/>
                <w:szCs w:val="26"/>
                <w:lang w:bidi="th-TH"/>
              </w:rPr>
            </w:pPr>
          </w:p>
        </w:tc>
        <w:tc>
          <w:tcPr>
            <w:tcW w:w="1181" w:type="dxa"/>
          </w:tcPr>
          <w:p w14:paraId="234B1FC6" w14:textId="77777777" w:rsidR="005532FF" w:rsidRPr="00DE39F5" w:rsidRDefault="005532FF" w:rsidP="005532FF">
            <w:pPr>
              <w:tabs>
                <w:tab w:val="decimal" w:pos="890"/>
              </w:tabs>
              <w:spacing w:line="240" w:lineRule="exact"/>
              <w:rPr>
                <w:rFonts w:ascii="CordiaUPC" w:hAnsi="CordiaUPC" w:cs="CordiaUPC"/>
                <w:sz w:val="26"/>
                <w:szCs w:val="26"/>
                <w:lang w:bidi="th-TH"/>
              </w:rPr>
            </w:pPr>
          </w:p>
        </w:tc>
      </w:tr>
      <w:tr w:rsidR="005532FF" w:rsidRPr="00DE39F5" w14:paraId="13572F04" w14:textId="77777777" w:rsidTr="008335D5">
        <w:tc>
          <w:tcPr>
            <w:tcW w:w="3960" w:type="dxa"/>
            <w:vAlign w:val="bottom"/>
          </w:tcPr>
          <w:p w14:paraId="2BC43E65" w14:textId="5E823AFE" w:rsidR="005532FF" w:rsidRPr="00DE39F5" w:rsidRDefault="005532FF" w:rsidP="005532FF">
            <w:pPr>
              <w:tabs>
                <w:tab w:val="left" w:pos="0"/>
              </w:tabs>
              <w:spacing w:line="240" w:lineRule="exact"/>
              <w:ind w:right="-18"/>
              <w:rPr>
                <w:rFonts w:ascii="CordiaUPC" w:hAnsi="CordiaUPC" w:cs="CordiaUPC"/>
                <w:b/>
                <w:bCs/>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vAlign w:val="bottom"/>
          </w:tcPr>
          <w:p w14:paraId="229A6BD4" w14:textId="27B06879" w:rsidR="005532FF" w:rsidRPr="00DE39F5" w:rsidRDefault="005532FF" w:rsidP="005532FF">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19277444"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19A41CC9" w14:textId="545297C3" w:rsidR="005532FF" w:rsidRPr="00DE39F5" w:rsidRDefault="005532FF" w:rsidP="005532FF">
            <w:pPr>
              <w:pStyle w:val="BodyText"/>
              <w:tabs>
                <w:tab w:val="decimal" w:pos="830"/>
              </w:tabs>
              <w:spacing w:after="0" w:line="240" w:lineRule="exact"/>
              <w:ind w:right="17"/>
              <w:rPr>
                <w:rFonts w:ascii="CordiaUPC" w:hAnsi="CordiaUPC" w:cs="CordiaUPC"/>
                <w:sz w:val="26"/>
                <w:szCs w:val="26"/>
                <w:lang w:val="en-GB"/>
              </w:rPr>
            </w:pPr>
            <w:r w:rsidRPr="00DE39F5">
              <w:rPr>
                <w:rFonts w:ascii="CordiaUPC" w:hAnsi="CordiaUPC" w:cs="CordiaUPC" w:hint="cs"/>
                <w:sz w:val="26"/>
                <w:szCs w:val="26"/>
                <w:lang w:val="en-GB"/>
              </w:rPr>
              <w:t>-</w:t>
            </w:r>
          </w:p>
        </w:tc>
        <w:tc>
          <w:tcPr>
            <w:tcW w:w="236" w:type="dxa"/>
          </w:tcPr>
          <w:p w14:paraId="47F11AD1"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rtl/>
                <w:cs/>
                <w:lang w:val="en-GB"/>
              </w:rPr>
            </w:pPr>
          </w:p>
        </w:tc>
        <w:tc>
          <w:tcPr>
            <w:tcW w:w="1204" w:type="dxa"/>
            <w:vAlign w:val="bottom"/>
          </w:tcPr>
          <w:p w14:paraId="079EAEED" w14:textId="33EE742D" w:rsidR="005532FF" w:rsidRPr="00DE39F5" w:rsidRDefault="00560610" w:rsidP="005532FF">
            <w:pPr>
              <w:pStyle w:val="BodyText"/>
              <w:tabs>
                <w:tab w:val="decimal" w:pos="990"/>
              </w:tabs>
              <w:spacing w:after="0" w:line="240" w:lineRule="exact"/>
              <w:ind w:right="-110"/>
              <w:rPr>
                <w:rFonts w:ascii="CordiaUPC" w:hAnsi="CordiaUPC" w:cs="CordiaUPC"/>
                <w:sz w:val="26"/>
                <w:szCs w:val="26"/>
                <w:lang w:val="en-GB"/>
              </w:rPr>
            </w:pPr>
            <w:r>
              <w:rPr>
                <w:rFonts w:ascii="CordiaUPC" w:hAnsi="CordiaUPC" w:cs="CordiaUPC"/>
                <w:sz w:val="26"/>
                <w:szCs w:val="26"/>
                <w:lang w:val="en-GB"/>
              </w:rPr>
              <w:t>44</w:t>
            </w:r>
          </w:p>
        </w:tc>
        <w:tc>
          <w:tcPr>
            <w:tcW w:w="259" w:type="dxa"/>
          </w:tcPr>
          <w:p w14:paraId="6DA97C42" w14:textId="77777777" w:rsidR="005532FF" w:rsidRPr="00DE39F5" w:rsidRDefault="005532FF" w:rsidP="005532FF">
            <w:pPr>
              <w:pStyle w:val="BodyText"/>
              <w:tabs>
                <w:tab w:val="decimal" w:pos="792"/>
              </w:tabs>
              <w:spacing w:after="0" w:line="240" w:lineRule="exact"/>
              <w:ind w:right="17"/>
              <w:rPr>
                <w:rFonts w:ascii="CordiaUPC" w:hAnsi="CordiaUPC" w:cs="CordiaUPC"/>
                <w:sz w:val="26"/>
                <w:szCs w:val="26"/>
                <w:lang w:val="en-GB"/>
              </w:rPr>
            </w:pPr>
          </w:p>
        </w:tc>
        <w:tc>
          <w:tcPr>
            <w:tcW w:w="1181" w:type="dxa"/>
            <w:vAlign w:val="bottom"/>
          </w:tcPr>
          <w:p w14:paraId="1A10D8BB" w14:textId="4C9126C8" w:rsidR="005532FF" w:rsidRPr="00DE39F5" w:rsidRDefault="005532FF" w:rsidP="005532FF">
            <w:pPr>
              <w:pStyle w:val="BodyText"/>
              <w:tabs>
                <w:tab w:val="decimal" w:pos="890"/>
              </w:tabs>
              <w:spacing w:after="0" w:line="240" w:lineRule="exact"/>
              <w:ind w:right="17"/>
              <w:rPr>
                <w:rFonts w:ascii="CordiaUPC" w:hAnsi="CordiaUPC" w:cs="CordiaUPC"/>
                <w:sz w:val="26"/>
                <w:szCs w:val="26"/>
                <w:lang w:val="en-GB"/>
              </w:rPr>
            </w:pPr>
            <w:r w:rsidRPr="00DE39F5">
              <w:rPr>
                <w:rFonts w:ascii="CordiaUPC" w:hAnsi="CordiaUPC" w:cs="CordiaUPC" w:hint="cs"/>
                <w:sz w:val="26"/>
                <w:szCs w:val="26"/>
                <w:lang w:val="en-GB"/>
              </w:rPr>
              <w:t>412</w:t>
            </w:r>
          </w:p>
        </w:tc>
      </w:tr>
      <w:tr w:rsidR="00B73C0A" w:rsidRPr="00DE39F5" w14:paraId="37674F95" w14:textId="77777777" w:rsidTr="008335D5">
        <w:tc>
          <w:tcPr>
            <w:tcW w:w="3960" w:type="dxa"/>
            <w:vAlign w:val="bottom"/>
          </w:tcPr>
          <w:p w14:paraId="3B37F015" w14:textId="054BCE24" w:rsidR="00B73C0A" w:rsidRPr="00B73C0A" w:rsidRDefault="00B73C0A" w:rsidP="00B73C0A">
            <w:pPr>
              <w:tabs>
                <w:tab w:val="left" w:pos="0"/>
              </w:tabs>
              <w:spacing w:line="240" w:lineRule="exact"/>
              <w:ind w:right="-18"/>
              <w:rPr>
                <w:rFonts w:ascii="CordiaUPC" w:hAnsi="CordiaUPC" w:cs="CordiaUPC"/>
                <w:sz w:val="26"/>
                <w:szCs w:val="26"/>
                <w:lang w:val="en-US"/>
              </w:rPr>
            </w:pPr>
            <w:proofErr w:type="spellStart"/>
            <w:r w:rsidRPr="00B73C0A">
              <w:rPr>
                <w:rFonts w:ascii="CordiaUPC" w:hAnsi="CordiaUPC" w:cs="CordiaUPC" w:hint="cs"/>
                <w:sz w:val="26"/>
                <w:szCs w:val="26"/>
                <w:lang w:val="en-US"/>
              </w:rPr>
              <w:t>Thanachart</w:t>
            </w:r>
            <w:proofErr w:type="spellEnd"/>
            <w:r w:rsidRPr="00B73C0A">
              <w:rPr>
                <w:rFonts w:ascii="CordiaUPC" w:hAnsi="CordiaUPC" w:cs="CordiaUPC" w:hint="cs"/>
                <w:sz w:val="26"/>
                <w:szCs w:val="26"/>
                <w:lang w:val="en-US"/>
              </w:rPr>
              <w:t xml:space="preserve"> Broker Co., Ltd.</w:t>
            </w:r>
          </w:p>
        </w:tc>
        <w:tc>
          <w:tcPr>
            <w:tcW w:w="1080" w:type="dxa"/>
            <w:vAlign w:val="bottom"/>
          </w:tcPr>
          <w:p w14:paraId="6C023469" w14:textId="482FDE12" w:rsidR="00B73C0A" w:rsidRPr="00B73C0A" w:rsidRDefault="00B73C0A" w:rsidP="00B73C0A">
            <w:pPr>
              <w:pStyle w:val="BodyText"/>
              <w:tabs>
                <w:tab w:val="decimal" w:pos="860"/>
              </w:tabs>
              <w:spacing w:after="0" w:line="240" w:lineRule="exact"/>
              <w:ind w:right="-115"/>
              <w:rPr>
                <w:rFonts w:ascii="CordiaUPC" w:hAnsi="CordiaUPC" w:cs="CordiaUPC"/>
                <w:sz w:val="26"/>
                <w:szCs w:val="26"/>
                <w:lang w:val="en-GB"/>
              </w:rPr>
            </w:pPr>
            <w:r w:rsidRPr="00B73C0A">
              <w:rPr>
                <w:rFonts w:ascii="CordiaUPC" w:hAnsi="CordiaUPC" w:cs="CordiaUPC"/>
                <w:sz w:val="26"/>
                <w:szCs w:val="26"/>
                <w:lang w:val="en-GB"/>
              </w:rPr>
              <w:t>-</w:t>
            </w:r>
          </w:p>
        </w:tc>
        <w:tc>
          <w:tcPr>
            <w:tcW w:w="236" w:type="dxa"/>
          </w:tcPr>
          <w:p w14:paraId="2BA197BB"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146B6E0" w14:textId="6F672BB5" w:rsidR="00B73C0A" w:rsidRPr="00B73C0A" w:rsidRDefault="00B73C0A" w:rsidP="00B73C0A">
            <w:pPr>
              <w:pStyle w:val="BodyText"/>
              <w:tabs>
                <w:tab w:val="decimal" w:pos="830"/>
              </w:tabs>
              <w:spacing w:after="0" w:line="240" w:lineRule="exact"/>
              <w:ind w:right="17"/>
              <w:rPr>
                <w:rFonts w:ascii="CordiaUPC" w:hAnsi="CordiaUPC" w:cs="CordiaUPC"/>
                <w:sz w:val="26"/>
                <w:szCs w:val="26"/>
                <w:lang w:val="en-GB"/>
              </w:rPr>
            </w:pPr>
            <w:r w:rsidRPr="00B73C0A">
              <w:rPr>
                <w:rFonts w:ascii="CordiaUPC" w:hAnsi="CordiaUPC" w:cs="CordiaUPC"/>
                <w:sz w:val="26"/>
                <w:szCs w:val="26"/>
                <w:lang w:val="en-GB"/>
              </w:rPr>
              <w:t>-</w:t>
            </w:r>
          </w:p>
        </w:tc>
        <w:tc>
          <w:tcPr>
            <w:tcW w:w="236" w:type="dxa"/>
          </w:tcPr>
          <w:p w14:paraId="40E29654"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rtl/>
                <w:cs/>
                <w:lang w:val="en-GB"/>
              </w:rPr>
            </w:pPr>
          </w:p>
        </w:tc>
        <w:tc>
          <w:tcPr>
            <w:tcW w:w="1204" w:type="dxa"/>
            <w:vAlign w:val="bottom"/>
          </w:tcPr>
          <w:p w14:paraId="4FADDE2B" w14:textId="15AD79FA" w:rsidR="00B73C0A" w:rsidRPr="00B73C0A" w:rsidRDefault="00560610" w:rsidP="00B73C0A">
            <w:pPr>
              <w:pStyle w:val="BodyText"/>
              <w:tabs>
                <w:tab w:val="decimal" w:pos="990"/>
              </w:tabs>
              <w:spacing w:after="0" w:line="240" w:lineRule="exact"/>
              <w:ind w:right="-110"/>
              <w:rPr>
                <w:rFonts w:ascii="CordiaUPC" w:hAnsi="CordiaUPC" w:cs="CordiaUPC"/>
                <w:sz w:val="26"/>
                <w:szCs w:val="26"/>
                <w:lang w:val="en-GB"/>
              </w:rPr>
            </w:pPr>
            <w:r>
              <w:rPr>
                <w:rFonts w:ascii="CordiaUPC" w:hAnsi="CordiaUPC" w:cs="CordiaUPC"/>
                <w:sz w:val="26"/>
                <w:szCs w:val="26"/>
                <w:lang w:val="en-GB"/>
              </w:rPr>
              <w:t>13</w:t>
            </w:r>
          </w:p>
        </w:tc>
        <w:tc>
          <w:tcPr>
            <w:tcW w:w="259" w:type="dxa"/>
          </w:tcPr>
          <w:p w14:paraId="5C3106AA"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lang w:val="en-GB"/>
              </w:rPr>
            </w:pPr>
          </w:p>
        </w:tc>
        <w:tc>
          <w:tcPr>
            <w:tcW w:w="1181" w:type="dxa"/>
            <w:vAlign w:val="bottom"/>
          </w:tcPr>
          <w:p w14:paraId="5FD988F0" w14:textId="22F0E7D8" w:rsidR="00B73C0A" w:rsidRPr="00B73C0A" w:rsidRDefault="00B73C0A" w:rsidP="00B73C0A">
            <w:pPr>
              <w:pStyle w:val="BodyText"/>
              <w:tabs>
                <w:tab w:val="decimal" w:pos="890"/>
              </w:tabs>
              <w:spacing w:after="0" w:line="240" w:lineRule="exact"/>
              <w:ind w:right="17"/>
              <w:rPr>
                <w:rFonts w:ascii="CordiaUPC" w:hAnsi="CordiaUPC" w:cs="CordiaUPC"/>
                <w:sz w:val="26"/>
                <w:szCs w:val="26"/>
                <w:lang w:val="en-GB"/>
              </w:rPr>
            </w:pPr>
            <w:r w:rsidRPr="00B73C0A">
              <w:rPr>
                <w:rFonts w:ascii="CordiaUPC" w:hAnsi="CordiaUPC" w:cs="CordiaUPC"/>
                <w:sz w:val="26"/>
                <w:szCs w:val="26"/>
                <w:lang w:val="en-GB"/>
              </w:rPr>
              <w:t>-</w:t>
            </w:r>
          </w:p>
        </w:tc>
      </w:tr>
      <w:tr w:rsidR="00B73C0A" w:rsidRPr="00DE39F5" w14:paraId="376D405F" w14:textId="77777777" w:rsidTr="007B4CAD">
        <w:tc>
          <w:tcPr>
            <w:tcW w:w="3960" w:type="dxa"/>
          </w:tcPr>
          <w:p w14:paraId="5BB13A07" w14:textId="0EFAFD53" w:rsidR="00B73C0A" w:rsidRPr="00B73C0A" w:rsidRDefault="00B73C0A" w:rsidP="00B73C0A">
            <w:pPr>
              <w:tabs>
                <w:tab w:val="left" w:pos="0"/>
              </w:tabs>
              <w:spacing w:line="240" w:lineRule="exact"/>
              <w:ind w:right="-18"/>
              <w:rPr>
                <w:rFonts w:ascii="CordiaUPC" w:hAnsi="CordiaUPC" w:cs="CordiaUPC"/>
                <w:sz w:val="26"/>
                <w:szCs w:val="26"/>
                <w:lang w:val="en-US"/>
              </w:rPr>
            </w:pPr>
            <w:proofErr w:type="spellStart"/>
            <w:r w:rsidRPr="00B73C0A">
              <w:rPr>
                <w:rFonts w:ascii="CordiaUPC" w:hAnsi="CordiaUPC" w:cs="CordiaUPC"/>
                <w:sz w:val="26"/>
                <w:szCs w:val="26"/>
                <w:lang w:val="en-US"/>
              </w:rPr>
              <w:t>Phahonyothin</w:t>
            </w:r>
            <w:proofErr w:type="spellEnd"/>
            <w:r w:rsidRPr="00B73C0A">
              <w:rPr>
                <w:rFonts w:ascii="CordiaUPC" w:hAnsi="CordiaUPC" w:cs="CordiaUPC"/>
                <w:sz w:val="26"/>
                <w:szCs w:val="26"/>
                <w:lang w:val="en-US"/>
              </w:rPr>
              <w:t xml:space="preserve"> Asset Management Co., Ltd.</w:t>
            </w:r>
          </w:p>
        </w:tc>
        <w:tc>
          <w:tcPr>
            <w:tcW w:w="1080" w:type="dxa"/>
          </w:tcPr>
          <w:p w14:paraId="390BF96F" w14:textId="4DD500F0" w:rsidR="00B73C0A" w:rsidRPr="00B73C0A" w:rsidRDefault="00B73C0A" w:rsidP="00B73C0A">
            <w:pPr>
              <w:pStyle w:val="BodyText"/>
              <w:tabs>
                <w:tab w:val="decimal" w:pos="860"/>
              </w:tabs>
              <w:spacing w:after="0" w:line="240" w:lineRule="exact"/>
              <w:ind w:right="-115"/>
              <w:rPr>
                <w:rFonts w:ascii="CordiaUPC" w:hAnsi="CordiaUPC" w:cs="CordiaUPC"/>
                <w:sz w:val="26"/>
                <w:szCs w:val="26"/>
                <w:lang w:val="en-GB"/>
              </w:rPr>
            </w:pPr>
            <w:r w:rsidRPr="00B73C0A">
              <w:rPr>
                <w:rFonts w:ascii="CordiaUPC" w:hAnsi="CordiaUPC" w:cs="CordiaUPC"/>
                <w:sz w:val="26"/>
                <w:szCs w:val="26"/>
                <w:lang w:val="en-GB"/>
              </w:rPr>
              <w:t>-</w:t>
            </w:r>
          </w:p>
        </w:tc>
        <w:tc>
          <w:tcPr>
            <w:tcW w:w="236" w:type="dxa"/>
          </w:tcPr>
          <w:p w14:paraId="1B6CD777"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3992B64A" w14:textId="7F91E255" w:rsidR="00B73C0A" w:rsidRPr="00B73C0A" w:rsidRDefault="00B73C0A" w:rsidP="00B73C0A">
            <w:pPr>
              <w:pStyle w:val="BodyText"/>
              <w:tabs>
                <w:tab w:val="decimal" w:pos="830"/>
              </w:tabs>
              <w:spacing w:after="0" w:line="240" w:lineRule="exact"/>
              <w:ind w:right="17"/>
              <w:rPr>
                <w:rFonts w:ascii="CordiaUPC" w:hAnsi="CordiaUPC" w:cs="CordiaUPC"/>
                <w:sz w:val="26"/>
                <w:szCs w:val="26"/>
                <w:lang w:val="en-GB"/>
              </w:rPr>
            </w:pPr>
            <w:r w:rsidRPr="00B73C0A">
              <w:rPr>
                <w:rFonts w:ascii="CordiaUPC" w:hAnsi="CordiaUPC" w:cs="CordiaUPC"/>
                <w:sz w:val="26"/>
                <w:szCs w:val="26"/>
                <w:lang w:val="en-GB"/>
              </w:rPr>
              <w:t>-</w:t>
            </w:r>
          </w:p>
        </w:tc>
        <w:tc>
          <w:tcPr>
            <w:tcW w:w="236" w:type="dxa"/>
          </w:tcPr>
          <w:p w14:paraId="4C68085A"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rtl/>
                <w:cs/>
                <w:lang w:val="en-GB"/>
              </w:rPr>
            </w:pPr>
          </w:p>
        </w:tc>
        <w:tc>
          <w:tcPr>
            <w:tcW w:w="1204" w:type="dxa"/>
            <w:vAlign w:val="bottom"/>
          </w:tcPr>
          <w:p w14:paraId="4E154BDF" w14:textId="1AA4CD58" w:rsidR="00B73C0A" w:rsidRPr="00B73C0A" w:rsidRDefault="00B73C0A" w:rsidP="00B73C0A">
            <w:pPr>
              <w:pStyle w:val="BodyText"/>
              <w:tabs>
                <w:tab w:val="decimal" w:pos="990"/>
              </w:tabs>
              <w:spacing w:after="0" w:line="240" w:lineRule="exact"/>
              <w:ind w:right="-110"/>
              <w:rPr>
                <w:rFonts w:ascii="CordiaUPC" w:hAnsi="CordiaUPC" w:cs="CordiaUPC"/>
                <w:sz w:val="26"/>
                <w:szCs w:val="26"/>
                <w:lang w:val="en-GB"/>
              </w:rPr>
            </w:pPr>
            <w:r w:rsidRPr="00B73C0A">
              <w:rPr>
                <w:rFonts w:ascii="CordiaUPC" w:hAnsi="CordiaUPC" w:cs="CordiaUPC"/>
                <w:sz w:val="26"/>
                <w:szCs w:val="26"/>
                <w:lang w:val="en-GB"/>
              </w:rPr>
              <w:t>11</w:t>
            </w:r>
          </w:p>
        </w:tc>
        <w:tc>
          <w:tcPr>
            <w:tcW w:w="259" w:type="dxa"/>
          </w:tcPr>
          <w:p w14:paraId="220C886C" w14:textId="77777777" w:rsidR="00B73C0A" w:rsidRPr="00B73C0A" w:rsidRDefault="00B73C0A" w:rsidP="00B73C0A">
            <w:pPr>
              <w:pStyle w:val="BodyText"/>
              <w:tabs>
                <w:tab w:val="decimal" w:pos="792"/>
              </w:tabs>
              <w:spacing w:after="0" w:line="240" w:lineRule="exact"/>
              <w:ind w:right="17"/>
              <w:rPr>
                <w:rFonts w:ascii="CordiaUPC" w:hAnsi="CordiaUPC" w:cs="CordiaUPC"/>
                <w:sz w:val="26"/>
                <w:szCs w:val="26"/>
                <w:lang w:val="en-GB"/>
              </w:rPr>
            </w:pPr>
          </w:p>
        </w:tc>
        <w:tc>
          <w:tcPr>
            <w:tcW w:w="1181" w:type="dxa"/>
            <w:vAlign w:val="bottom"/>
          </w:tcPr>
          <w:p w14:paraId="55DA6BFA" w14:textId="3F666330" w:rsidR="00B73C0A" w:rsidRPr="00B73C0A" w:rsidRDefault="00B73C0A" w:rsidP="00B73C0A">
            <w:pPr>
              <w:pStyle w:val="BodyText"/>
              <w:tabs>
                <w:tab w:val="decimal" w:pos="890"/>
              </w:tabs>
              <w:spacing w:after="0" w:line="240" w:lineRule="exact"/>
              <w:ind w:right="17"/>
              <w:rPr>
                <w:rFonts w:ascii="CordiaUPC" w:hAnsi="CordiaUPC" w:cs="CordiaUPC"/>
                <w:sz w:val="26"/>
                <w:szCs w:val="26"/>
                <w:lang w:val="en-GB"/>
              </w:rPr>
            </w:pPr>
            <w:r w:rsidRPr="00B73C0A">
              <w:rPr>
                <w:rFonts w:ascii="CordiaUPC" w:hAnsi="CordiaUPC" w:cs="CordiaUPC"/>
                <w:sz w:val="26"/>
                <w:szCs w:val="26"/>
                <w:lang w:val="en-GB"/>
              </w:rPr>
              <w:t>-</w:t>
            </w:r>
          </w:p>
        </w:tc>
      </w:tr>
      <w:tr w:rsidR="00B73C0A" w:rsidRPr="00DE39F5" w14:paraId="2342629E" w14:textId="77777777" w:rsidTr="008335D5">
        <w:tc>
          <w:tcPr>
            <w:tcW w:w="3960" w:type="dxa"/>
            <w:vAlign w:val="bottom"/>
          </w:tcPr>
          <w:p w14:paraId="6A22392D" w14:textId="663494ED" w:rsidR="00B73C0A" w:rsidRPr="00DE39F5" w:rsidRDefault="00B73C0A" w:rsidP="00B73C0A">
            <w:pPr>
              <w:tabs>
                <w:tab w:val="left" w:pos="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3DF865EA" w14:textId="692BA6CC" w:rsidR="00B73C0A" w:rsidRPr="00DE39F5" w:rsidRDefault="00560610"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77</w:t>
            </w:r>
          </w:p>
        </w:tc>
        <w:tc>
          <w:tcPr>
            <w:tcW w:w="236" w:type="dxa"/>
          </w:tcPr>
          <w:p w14:paraId="7D6A916E"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4" w:type="dxa"/>
            <w:vAlign w:val="bottom"/>
          </w:tcPr>
          <w:p w14:paraId="7C5A177A" w14:textId="13239335"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125</w:t>
            </w:r>
          </w:p>
        </w:tc>
        <w:tc>
          <w:tcPr>
            <w:tcW w:w="236" w:type="dxa"/>
          </w:tcPr>
          <w:p w14:paraId="2743A087" w14:textId="77777777" w:rsidR="00B73C0A" w:rsidRPr="00DE39F5" w:rsidRDefault="00B73C0A" w:rsidP="00B73C0A">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68722299" w14:textId="10E17F63" w:rsidR="00B73C0A" w:rsidRPr="00DE39F5" w:rsidRDefault="00560610"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77</w:t>
            </w:r>
          </w:p>
        </w:tc>
        <w:tc>
          <w:tcPr>
            <w:tcW w:w="259" w:type="dxa"/>
          </w:tcPr>
          <w:p w14:paraId="7DA63353"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1" w:type="dxa"/>
            <w:vAlign w:val="bottom"/>
          </w:tcPr>
          <w:p w14:paraId="6C0BFEFF" w14:textId="741E8DFB"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125</w:t>
            </w:r>
          </w:p>
        </w:tc>
      </w:tr>
      <w:tr w:rsidR="00B73C0A" w:rsidRPr="00DE39F5" w14:paraId="1B03A1C7" w14:textId="77777777" w:rsidTr="008335D5">
        <w:tc>
          <w:tcPr>
            <w:tcW w:w="3960" w:type="dxa"/>
            <w:vAlign w:val="bottom"/>
          </w:tcPr>
          <w:p w14:paraId="78B47CD5" w14:textId="6711BEE6" w:rsidR="00B73C0A" w:rsidRPr="00DE39F5" w:rsidRDefault="00B73C0A" w:rsidP="00B73C0A">
            <w:pPr>
              <w:tabs>
                <w:tab w:val="left" w:pos="0"/>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Asset Management Co., Ltd.</w:t>
            </w:r>
          </w:p>
        </w:tc>
        <w:tc>
          <w:tcPr>
            <w:tcW w:w="1080" w:type="dxa"/>
            <w:tcBorders>
              <w:bottom w:val="single" w:sz="4" w:space="0" w:color="auto"/>
            </w:tcBorders>
            <w:vAlign w:val="bottom"/>
          </w:tcPr>
          <w:p w14:paraId="3F25EA18" w14:textId="06CE6B2C" w:rsidR="00B73C0A" w:rsidRPr="00DE39F5" w:rsidRDefault="00B73C0A"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47</w:t>
            </w:r>
          </w:p>
        </w:tc>
        <w:tc>
          <w:tcPr>
            <w:tcW w:w="236" w:type="dxa"/>
          </w:tcPr>
          <w:p w14:paraId="2C927828"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0A185D6B" w14:textId="7C8F32E8"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127</w:t>
            </w:r>
          </w:p>
        </w:tc>
        <w:tc>
          <w:tcPr>
            <w:tcW w:w="236" w:type="dxa"/>
          </w:tcPr>
          <w:p w14:paraId="63C47EE7" w14:textId="77777777" w:rsidR="00B73C0A" w:rsidRPr="00DE39F5" w:rsidRDefault="00B73C0A" w:rsidP="00B73C0A">
            <w:pPr>
              <w:tabs>
                <w:tab w:val="decimal" w:pos="792"/>
              </w:tabs>
              <w:spacing w:line="240" w:lineRule="exact"/>
              <w:ind w:right="201"/>
              <w:jc w:val="right"/>
              <w:rPr>
                <w:rFonts w:ascii="CordiaUPC" w:hAnsi="CordiaUPC" w:cs="CordiaUPC"/>
                <w:sz w:val="26"/>
                <w:szCs w:val="26"/>
                <w:rtl/>
                <w:cs/>
              </w:rPr>
            </w:pPr>
          </w:p>
        </w:tc>
        <w:tc>
          <w:tcPr>
            <w:tcW w:w="1204" w:type="dxa"/>
            <w:tcBorders>
              <w:bottom w:val="single" w:sz="4" w:space="0" w:color="auto"/>
            </w:tcBorders>
            <w:vAlign w:val="bottom"/>
          </w:tcPr>
          <w:p w14:paraId="04454421" w14:textId="524EF124" w:rsidR="00B73C0A" w:rsidRPr="00DE39F5" w:rsidRDefault="00B73C0A"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w:t>
            </w:r>
          </w:p>
        </w:tc>
        <w:tc>
          <w:tcPr>
            <w:tcW w:w="259" w:type="dxa"/>
          </w:tcPr>
          <w:p w14:paraId="70536227"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1" w:type="dxa"/>
            <w:tcBorders>
              <w:bottom w:val="single" w:sz="4" w:space="0" w:color="auto"/>
            </w:tcBorders>
            <w:vAlign w:val="bottom"/>
          </w:tcPr>
          <w:p w14:paraId="49E96CE6" w14:textId="6B727643"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w:t>
            </w:r>
          </w:p>
        </w:tc>
      </w:tr>
      <w:tr w:rsidR="00B73C0A" w:rsidRPr="00DE39F5" w14:paraId="6717A79F" w14:textId="77777777" w:rsidTr="00CA7CAE">
        <w:tc>
          <w:tcPr>
            <w:tcW w:w="3960" w:type="dxa"/>
          </w:tcPr>
          <w:p w14:paraId="12B35EF5" w14:textId="77777777" w:rsidR="00B73C0A" w:rsidRPr="00DE39F5" w:rsidRDefault="00B73C0A" w:rsidP="00B73C0A">
            <w:pPr>
              <w:tabs>
                <w:tab w:val="left" w:pos="0"/>
              </w:tabs>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064EA0D1" w14:textId="136468AD" w:rsidR="00B73C0A" w:rsidRPr="00DE39F5" w:rsidRDefault="00B73C0A" w:rsidP="00B73C0A">
            <w:pPr>
              <w:tabs>
                <w:tab w:val="decimal" w:pos="860"/>
              </w:tabs>
              <w:spacing w:line="240" w:lineRule="exact"/>
              <w:ind w:right="-115"/>
              <w:rPr>
                <w:rFonts w:ascii="CordiaUPC" w:hAnsi="CordiaUPC" w:cs="CordiaUPC"/>
                <w:b/>
                <w:bCs/>
                <w:sz w:val="26"/>
                <w:szCs w:val="26"/>
              </w:rPr>
            </w:pPr>
            <w:r>
              <w:rPr>
                <w:rFonts w:ascii="CordiaUPC" w:hAnsi="CordiaUPC" w:cs="CordiaUPC"/>
                <w:b/>
                <w:bCs/>
                <w:sz w:val="26"/>
                <w:szCs w:val="26"/>
              </w:rPr>
              <w:t>12</w:t>
            </w:r>
            <w:r w:rsidR="00560610">
              <w:rPr>
                <w:rFonts w:ascii="CordiaUPC" w:hAnsi="CordiaUPC" w:cs="CordiaUPC"/>
                <w:b/>
                <w:bCs/>
                <w:sz w:val="26"/>
                <w:szCs w:val="26"/>
              </w:rPr>
              <w:t>4</w:t>
            </w:r>
          </w:p>
        </w:tc>
        <w:tc>
          <w:tcPr>
            <w:tcW w:w="236" w:type="dxa"/>
          </w:tcPr>
          <w:p w14:paraId="117C342A"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64E9F89C" w14:textId="66DE064A" w:rsidR="00B73C0A" w:rsidRPr="00DE39F5" w:rsidRDefault="00B73C0A" w:rsidP="00B73C0A">
            <w:pPr>
              <w:tabs>
                <w:tab w:val="decimal" w:pos="830"/>
              </w:tabs>
              <w:spacing w:line="240" w:lineRule="exact"/>
              <w:ind w:right="-105"/>
              <w:rPr>
                <w:rFonts w:ascii="CordiaUPC" w:hAnsi="CordiaUPC" w:cs="CordiaUPC"/>
                <w:b/>
                <w:bCs/>
                <w:sz w:val="26"/>
                <w:szCs w:val="26"/>
              </w:rPr>
            </w:pPr>
            <w:r w:rsidRPr="00DE39F5">
              <w:rPr>
                <w:rFonts w:ascii="CordiaUPC" w:hAnsi="CordiaUPC" w:cs="CordiaUPC" w:hint="cs"/>
                <w:b/>
                <w:bCs/>
                <w:sz w:val="26"/>
                <w:szCs w:val="26"/>
              </w:rPr>
              <w:t>252</w:t>
            </w:r>
          </w:p>
        </w:tc>
        <w:tc>
          <w:tcPr>
            <w:tcW w:w="236" w:type="dxa"/>
          </w:tcPr>
          <w:p w14:paraId="7EF37234"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bottom w:val="double" w:sz="4" w:space="0" w:color="auto"/>
            </w:tcBorders>
            <w:vAlign w:val="bottom"/>
          </w:tcPr>
          <w:p w14:paraId="5C71268E" w14:textId="3A4FE3F2" w:rsidR="00B73C0A" w:rsidRPr="00DE39F5" w:rsidRDefault="00560610" w:rsidP="00B73C0A">
            <w:pPr>
              <w:tabs>
                <w:tab w:val="decimal" w:pos="990"/>
              </w:tabs>
              <w:spacing w:line="240" w:lineRule="exact"/>
              <w:ind w:right="-110"/>
              <w:rPr>
                <w:rFonts w:ascii="CordiaUPC" w:hAnsi="CordiaUPC" w:cs="CordiaUPC"/>
                <w:b/>
                <w:bCs/>
                <w:sz w:val="26"/>
                <w:szCs w:val="26"/>
              </w:rPr>
            </w:pPr>
            <w:r>
              <w:rPr>
                <w:rFonts w:ascii="CordiaUPC" w:hAnsi="CordiaUPC" w:cs="CordiaUPC"/>
                <w:b/>
                <w:bCs/>
                <w:sz w:val="26"/>
                <w:szCs w:val="26"/>
              </w:rPr>
              <w:t>145</w:t>
            </w:r>
          </w:p>
        </w:tc>
        <w:tc>
          <w:tcPr>
            <w:tcW w:w="259" w:type="dxa"/>
          </w:tcPr>
          <w:p w14:paraId="7BE1048D"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bottom w:val="double" w:sz="4" w:space="0" w:color="auto"/>
            </w:tcBorders>
            <w:vAlign w:val="bottom"/>
          </w:tcPr>
          <w:p w14:paraId="027895CE" w14:textId="4583139F" w:rsidR="00B73C0A" w:rsidRPr="00DE39F5" w:rsidRDefault="00B73C0A" w:rsidP="00B73C0A">
            <w:pPr>
              <w:tabs>
                <w:tab w:val="decimal" w:pos="890"/>
              </w:tabs>
              <w:spacing w:line="240" w:lineRule="exact"/>
              <w:rPr>
                <w:rFonts w:ascii="CordiaUPC" w:hAnsi="CordiaUPC" w:cs="CordiaUPC"/>
                <w:b/>
                <w:bCs/>
                <w:sz w:val="26"/>
                <w:szCs w:val="26"/>
              </w:rPr>
            </w:pPr>
            <w:r w:rsidRPr="00DE39F5">
              <w:rPr>
                <w:rFonts w:ascii="CordiaUPC" w:hAnsi="CordiaUPC" w:cs="CordiaUPC" w:hint="cs"/>
                <w:b/>
                <w:bCs/>
                <w:sz w:val="26"/>
                <w:szCs w:val="26"/>
              </w:rPr>
              <w:t>537</w:t>
            </w:r>
          </w:p>
        </w:tc>
      </w:tr>
      <w:tr w:rsidR="005532FF" w:rsidRPr="00DE39F5" w14:paraId="63246F75" w14:textId="77777777" w:rsidTr="00CA7CAE">
        <w:tc>
          <w:tcPr>
            <w:tcW w:w="3960" w:type="dxa"/>
          </w:tcPr>
          <w:p w14:paraId="066EC27B" w14:textId="70A57AC4" w:rsidR="005532FF" w:rsidRPr="00DE39F5" w:rsidRDefault="005532FF" w:rsidP="005532FF">
            <w:pPr>
              <w:tabs>
                <w:tab w:val="left" w:pos="0"/>
              </w:tabs>
              <w:spacing w:line="240" w:lineRule="exact"/>
              <w:ind w:right="-18"/>
              <w:rPr>
                <w:rFonts w:ascii="CordiaUPC" w:hAnsi="CordiaUPC" w:cs="CordiaUPC"/>
                <w:sz w:val="26"/>
                <w:szCs w:val="26"/>
                <w:lang w:val="en-US"/>
              </w:rPr>
            </w:pPr>
          </w:p>
        </w:tc>
        <w:tc>
          <w:tcPr>
            <w:tcW w:w="1080" w:type="dxa"/>
          </w:tcPr>
          <w:p w14:paraId="62279796"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23EF4A75"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4" w:type="dxa"/>
          </w:tcPr>
          <w:p w14:paraId="2E0832BC"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36" w:type="dxa"/>
          </w:tcPr>
          <w:p w14:paraId="0B8F3409"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4" w:type="dxa"/>
            <w:vAlign w:val="bottom"/>
          </w:tcPr>
          <w:p w14:paraId="0FCBF9AA"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1F35B1AC"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1" w:type="dxa"/>
            <w:vAlign w:val="bottom"/>
          </w:tcPr>
          <w:p w14:paraId="69EDCED3" w14:textId="77777777" w:rsidR="005532FF" w:rsidRPr="00DE39F5" w:rsidRDefault="005532FF" w:rsidP="005532FF">
            <w:pPr>
              <w:tabs>
                <w:tab w:val="decimal" w:pos="890"/>
              </w:tabs>
              <w:spacing w:line="240" w:lineRule="exact"/>
              <w:rPr>
                <w:rFonts w:ascii="CordiaUPC" w:hAnsi="CordiaUPC" w:cs="CordiaUPC"/>
                <w:sz w:val="26"/>
                <w:szCs w:val="26"/>
              </w:rPr>
            </w:pPr>
          </w:p>
        </w:tc>
      </w:tr>
      <w:tr w:rsidR="005532FF" w:rsidRPr="00DE39F5" w14:paraId="61D7C174" w14:textId="77777777" w:rsidTr="00CA7CAE">
        <w:tc>
          <w:tcPr>
            <w:tcW w:w="3960" w:type="dxa"/>
          </w:tcPr>
          <w:p w14:paraId="29B08D51" w14:textId="27B096A8" w:rsidR="005532FF" w:rsidRPr="00DE39F5" w:rsidRDefault="005532FF" w:rsidP="005532FF">
            <w:pPr>
              <w:tabs>
                <w:tab w:val="left" w:pos="0"/>
              </w:tabs>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Interbank and market items - assets</w:t>
            </w:r>
          </w:p>
        </w:tc>
        <w:tc>
          <w:tcPr>
            <w:tcW w:w="1080" w:type="dxa"/>
          </w:tcPr>
          <w:p w14:paraId="752A3344"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6EFDA58C"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4" w:type="dxa"/>
          </w:tcPr>
          <w:p w14:paraId="13C4D0CA"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36" w:type="dxa"/>
          </w:tcPr>
          <w:p w14:paraId="008AA2A3"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4" w:type="dxa"/>
            <w:vAlign w:val="bottom"/>
          </w:tcPr>
          <w:p w14:paraId="618E051B"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2066B800"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1" w:type="dxa"/>
            <w:vAlign w:val="bottom"/>
          </w:tcPr>
          <w:p w14:paraId="1FAD991D" w14:textId="77777777" w:rsidR="005532FF" w:rsidRPr="00DE39F5" w:rsidRDefault="005532FF" w:rsidP="005532FF">
            <w:pPr>
              <w:tabs>
                <w:tab w:val="decimal" w:pos="890"/>
              </w:tabs>
              <w:spacing w:line="240" w:lineRule="exact"/>
              <w:rPr>
                <w:rFonts w:ascii="CordiaUPC" w:hAnsi="CordiaUPC" w:cs="CordiaUPC"/>
                <w:sz w:val="26"/>
                <w:szCs w:val="26"/>
              </w:rPr>
            </w:pPr>
          </w:p>
        </w:tc>
      </w:tr>
      <w:tr w:rsidR="00B73C0A" w:rsidRPr="00DE39F5" w14:paraId="7C4EF5AE" w14:textId="77777777" w:rsidTr="00083B37">
        <w:tc>
          <w:tcPr>
            <w:tcW w:w="3960" w:type="dxa"/>
            <w:vAlign w:val="bottom"/>
          </w:tcPr>
          <w:p w14:paraId="15B0385E" w14:textId="257AFB2F" w:rsidR="00B73C0A" w:rsidRPr="00DE39F5" w:rsidRDefault="00B73C0A" w:rsidP="00B73C0A">
            <w:pPr>
              <w:tabs>
                <w:tab w:val="left" w:pos="0"/>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tcPr>
          <w:p w14:paraId="246F217A" w14:textId="63E1E3EB" w:rsidR="00B73C0A" w:rsidRPr="00DE39F5" w:rsidRDefault="00B73C0A"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5664090E"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4" w:type="dxa"/>
          </w:tcPr>
          <w:p w14:paraId="56BC3FB7" w14:textId="2BFD918D"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0EE54353"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204" w:type="dxa"/>
            <w:vAlign w:val="bottom"/>
          </w:tcPr>
          <w:p w14:paraId="0C547397" w14:textId="39C5897E" w:rsidR="00B73C0A" w:rsidRPr="00DE39F5" w:rsidRDefault="00B73C0A"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1,836</w:t>
            </w:r>
          </w:p>
        </w:tc>
        <w:tc>
          <w:tcPr>
            <w:tcW w:w="259" w:type="dxa"/>
          </w:tcPr>
          <w:p w14:paraId="1EE31052"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1" w:type="dxa"/>
            <w:vAlign w:val="bottom"/>
          </w:tcPr>
          <w:p w14:paraId="07F5D091" w14:textId="6DAE59C8"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1,241</w:t>
            </w:r>
          </w:p>
        </w:tc>
      </w:tr>
      <w:tr w:rsidR="005532FF" w:rsidRPr="00DE39F5" w14:paraId="69A4F2AB" w14:textId="77777777" w:rsidTr="00CA7CAE">
        <w:tc>
          <w:tcPr>
            <w:tcW w:w="3960" w:type="dxa"/>
          </w:tcPr>
          <w:p w14:paraId="3A0A040F" w14:textId="77777777" w:rsidR="005532FF" w:rsidRPr="00DE39F5" w:rsidRDefault="005532FF" w:rsidP="005532FF">
            <w:pPr>
              <w:tabs>
                <w:tab w:val="left" w:pos="0"/>
              </w:tabs>
              <w:spacing w:line="240" w:lineRule="exact"/>
              <w:ind w:right="-18"/>
              <w:rPr>
                <w:rFonts w:ascii="CordiaUPC" w:hAnsi="CordiaUPC" w:cs="CordiaUPC"/>
                <w:sz w:val="26"/>
                <w:szCs w:val="26"/>
                <w:lang w:val="en-US"/>
              </w:rPr>
            </w:pPr>
          </w:p>
        </w:tc>
        <w:tc>
          <w:tcPr>
            <w:tcW w:w="1080" w:type="dxa"/>
          </w:tcPr>
          <w:p w14:paraId="2D4A76E3"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1CBFA83A"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4" w:type="dxa"/>
          </w:tcPr>
          <w:p w14:paraId="7FA570AA"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36" w:type="dxa"/>
          </w:tcPr>
          <w:p w14:paraId="08E0216C"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4" w:type="dxa"/>
            <w:vAlign w:val="bottom"/>
          </w:tcPr>
          <w:p w14:paraId="196EE2DC"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4E01D55B"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1" w:type="dxa"/>
            <w:vAlign w:val="bottom"/>
          </w:tcPr>
          <w:p w14:paraId="3762F02E" w14:textId="77777777" w:rsidR="005532FF" w:rsidRPr="00DE39F5" w:rsidRDefault="005532FF" w:rsidP="005532FF">
            <w:pPr>
              <w:tabs>
                <w:tab w:val="decimal" w:pos="890"/>
              </w:tabs>
              <w:spacing w:line="240" w:lineRule="exact"/>
              <w:rPr>
                <w:rFonts w:ascii="CordiaUPC" w:hAnsi="CordiaUPC" w:cs="CordiaUPC"/>
                <w:sz w:val="26"/>
                <w:szCs w:val="26"/>
              </w:rPr>
            </w:pPr>
          </w:p>
        </w:tc>
      </w:tr>
      <w:tr w:rsidR="005532FF" w:rsidRPr="00DE39F5" w14:paraId="60AD8BEF" w14:textId="77777777" w:rsidTr="006F3856">
        <w:tc>
          <w:tcPr>
            <w:tcW w:w="3960" w:type="dxa"/>
          </w:tcPr>
          <w:p w14:paraId="1B42DDC8" w14:textId="3CBD9A97" w:rsidR="005532FF" w:rsidRPr="00DE39F5" w:rsidRDefault="005532FF" w:rsidP="005532FF">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Deposits (including interbank and money market </w:t>
            </w:r>
          </w:p>
        </w:tc>
        <w:tc>
          <w:tcPr>
            <w:tcW w:w="1080" w:type="dxa"/>
          </w:tcPr>
          <w:p w14:paraId="6F43034A"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78E23294"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4" w:type="dxa"/>
          </w:tcPr>
          <w:p w14:paraId="18BB4BFB"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36" w:type="dxa"/>
          </w:tcPr>
          <w:p w14:paraId="645EAB88"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4" w:type="dxa"/>
            <w:vAlign w:val="bottom"/>
          </w:tcPr>
          <w:p w14:paraId="1EE767F6"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2E8BFCE5"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1" w:type="dxa"/>
            <w:vAlign w:val="bottom"/>
          </w:tcPr>
          <w:p w14:paraId="4B719D54" w14:textId="77777777" w:rsidR="005532FF" w:rsidRPr="00DE39F5" w:rsidRDefault="005532FF" w:rsidP="005532FF">
            <w:pPr>
              <w:tabs>
                <w:tab w:val="decimal" w:pos="890"/>
              </w:tabs>
              <w:spacing w:line="240" w:lineRule="exact"/>
              <w:rPr>
                <w:rFonts w:ascii="CordiaUPC" w:hAnsi="CordiaUPC" w:cs="CordiaUPC"/>
                <w:sz w:val="26"/>
                <w:szCs w:val="26"/>
              </w:rPr>
            </w:pPr>
          </w:p>
        </w:tc>
      </w:tr>
      <w:tr w:rsidR="005532FF" w:rsidRPr="00DE39F5" w14:paraId="16F98FDC" w14:textId="77777777" w:rsidTr="006F3856">
        <w:tc>
          <w:tcPr>
            <w:tcW w:w="3960" w:type="dxa"/>
          </w:tcPr>
          <w:p w14:paraId="05C1004A" w14:textId="4C607E37" w:rsidR="005532FF" w:rsidRPr="00DE39F5" w:rsidRDefault="005532FF" w:rsidP="005532FF">
            <w:pPr>
              <w:tabs>
                <w:tab w:val="left" w:pos="567"/>
                <w:tab w:val="decimal" w:pos="6678"/>
                <w:tab w:val="left" w:pos="7974"/>
                <w:tab w:val="left" w:pos="9270"/>
              </w:tabs>
              <w:spacing w:line="240" w:lineRule="exact"/>
              <w:ind w:right="-18"/>
              <w:rPr>
                <w:rFonts w:ascii="CordiaUPC" w:hAnsi="CordiaUPC" w:cs="CordiaUPC"/>
                <w:sz w:val="26"/>
                <w:szCs w:val="26"/>
                <w:lang w:val="en-US"/>
              </w:rPr>
            </w:pPr>
            <w:r w:rsidRPr="00733575">
              <w:rPr>
                <w:rFonts w:ascii="CordiaUPC" w:hAnsi="CordiaUPC" w:cs="CordiaUPC"/>
                <w:b/>
                <w:bCs/>
                <w:sz w:val="26"/>
                <w:szCs w:val="26"/>
                <w:lang w:val="en-US"/>
              </w:rPr>
              <w:t xml:space="preserve">   </w:t>
            </w:r>
            <w:r w:rsidRPr="00DE39F5">
              <w:rPr>
                <w:rFonts w:ascii="CordiaUPC" w:hAnsi="CordiaUPC" w:cs="CordiaUPC" w:hint="cs"/>
                <w:b/>
                <w:bCs/>
                <w:sz w:val="26"/>
                <w:szCs w:val="26"/>
                <w:lang w:val="en-US"/>
              </w:rPr>
              <w:t>items - liabilities)</w:t>
            </w:r>
          </w:p>
        </w:tc>
        <w:tc>
          <w:tcPr>
            <w:tcW w:w="1080" w:type="dxa"/>
          </w:tcPr>
          <w:p w14:paraId="5834BB39" w14:textId="77777777" w:rsidR="005532FF" w:rsidRPr="00DE39F5" w:rsidRDefault="005532FF" w:rsidP="005532FF">
            <w:pPr>
              <w:tabs>
                <w:tab w:val="decimal" w:pos="860"/>
              </w:tabs>
              <w:spacing w:line="240" w:lineRule="exact"/>
              <w:ind w:right="-115"/>
              <w:rPr>
                <w:rFonts w:ascii="CordiaUPC" w:hAnsi="CordiaUPC" w:cs="CordiaUPC"/>
                <w:sz w:val="26"/>
                <w:szCs w:val="26"/>
              </w:rPr>
            </w:pPr>
          </w:p>
        </w:tc>
        <w:tc>
          <w:tcPr>
            <w:tcW w:w="236" w:type="dxa"/>
          </w:tcPr>
          <w:p w14:paraId="79FF5737"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4" w:type="dxa"/>
          </w:tcPr>
          <w:p w14:paraId="53C1CD32" w14:textId="77777777" w:rsidR="005532FF" w:rsidRPr="00DE39F5" w:rsidRDefault="005532FF" w:rsidP="005532FF">
            <w:pPr>
              <w:tabs>
                <w:tab w:val="decimal" w:pos="830"/>
              </w:tabs>
              <w:spacing w:line="240" w:lineRule="exact"/>
              <w:ind w:right="-105"/>
              <w:rPr>
                <w:rFonts w:ascii="CordiaUPC" w:hAnsi="CordiaUPC" w:cs="CordiaUPC"/>
                <w:sz w:val="26"/>
                <w:szCs w:val="26"/>
              </w:rPr>
            </w:pPr>
          </w:p>
        </w:tc>
        <w:tc>
          <w:tcPr>
            <w:tcW w:w="236" w:type="dxa"/>
          </w:tcPr>
          <w:p w14:paraId="4CE9C683"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4" w:type="dxa"/>
            <w:vAlign w:val="bottom"/>
          </w:tcPr>
          <w:p w14:paraId="3F717724"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7EF47AF6"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1" w:type="dxa"/>
            <w:vAlign w:val="bottom"/>
          </w:tcPr>
          <w:p w14:paraId="041E3C3D" w14:textId="77777777" w:rsidR="005532FF" w:rsidRPr="00DE39F5" w:rsidRDefault="005532FF" w:rsidP="005532FF">
            <w:pPr>
              <w:tabs>
                <w:tab w:val="decimal" w:pos="890"/>
              </w:tabs>
              <w:spacing w:line="240" w:lineRule="exact"/>
              <w:rPr>
                <w:rFonts w:ascii="CordiaUPC" w:hAnsi="CordiaUPC" w:cs="CordiaUPC"/>
                <w:sz w:val="26"/>
                <w:szCs w:val="26"/>
              </w:rPr>
            </w:pPr>
          </w:p>
        </w:tc>
      </w:tr>
      <w:tr w:rsidR="00B73C0A" w:rsidRPr="00DE39F5" w14:paraId="5932B607" w14:textId="77777777" w:rsidTr="006F3856">
        <w:tc>
          <w:tcPr>
            <w:tcW w:w="3960" w:type="dxa"/>
          </w:tcPr>
          <w:p w14:paraId="7F27FF4E" w14:textId="02013AB7" w:rsidR="00B73C0A" w:rsidRPr="00DE39F5" w:rsidRDefault="00B73C0A" w:rsidP="00B73C0A">
            <w:pPr>
              <w:tabs>
                <w:tab w:val="left" w:pos="567"/>
                <w:tab w:val="decimal" w:pos="6678"/>
                <w:tab w:val="left" w:pos="7974"/>
                <w:tab w:val="left" w:pos="9270"/>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tcPr>
          <w:p w14:paraId="3C7A3F15" w14:textId="53834163" w:rsidR="00B73C0A" w:rsidRPr="00DE39F5" w:rsidRDefault="00B73C0A"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38D2EA43"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4" w:type="dxa"/>
          </w:tcPr>
          <w:p w14:paraId="0E71D9D2" w14:textId="5DE8FEC3"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40BDF9B9"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204" w:type="dxa"/>
            <w:vAlign w:val="bottom"/>
          </w:tcPr>
          <w:p w14:paraId="5321FD08" w14:textId="46AE0203" w:rsidR="00B73C0A" w:rsidRPr="00DE39F5" w:rsidRDefault="00B73C0A"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446</w:t>
            </w:r>
          </w:p>
        </w:tc>
        <w:tc>
          <w:tcPr>
            <w:tcW w:w="259" w:type="dxa"/>
          </w:tcPr>
          <w:p w14:paraId="59F4F90A"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1" w:type="dxa"/>
            <w:vAlign w:val="bottom"/>
          </w:tcPr>
          <w:p w14:paraId="2602EC5F" w14:textId="13D74944"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304</w:t>
            </w:r>
          </w:p>
        </w:tc>
      </w:tr>
      <w:tr w:rsidR="00B73C0A" w:rsidRPr="00DE39F5" w14:paraId="0879B8B2" w14:textId="77777777" w:rsidTr="006F3856">
        <w:tc>
          <w:tcPr>
            <w:tcW w:w="3960" w:type="dxa"/>
          </w:tcPr>
          <w:p w14:paraId="1C6BE284" w14:textId="7D7208CC" w:rsidR="00B73C0A" w:rsidRPr="00DE39F5" w:rsidRDefault="00B73C0A" w:rsidP="00B73C0A">
            <w:pPr>
              <w:tabs>
                <w:tab w:val="left" w:pos="567"/>
                <w:tab w:val="decimal" w:pos="6678"/>
                <w:tab w:val="left" w:pos="7974"/>
                <w:tab w:val="left" w:pos="9270"/>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Broker Co., Ltd.</w:t>
            </w:r>
          </w:p>
        </w:tc>
        <w:tc>
          <w:tcPr>
            <w:tcW w:w="1080" w:type="dxa"/>
          </w:tcPr>
          <w:p w14:paraId="71DDA396" w14:textId="6D705A23" w:rsidR="00B73C0A" w:rsidRPr="00DE39F5" w:rsidRDefault="00B73C0A"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5ED9B630"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4" w:type="dxa"/>
          </w:tcPr>
          <w:p w14:paraId="612F43A6" w14:textId="79CA5A4B"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6D432CF1"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204" w:type="dxa"/>
            <w:vAlign w:val="bottom"/>
          </w:tcPr>
          <w:p w14:paraId="451FFA22" w14:textId="1C900715" w:rsidR="00B73C0A" w:rsidRPr="00DE39F5" w:rsidRDefault="00B73C0A"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8</w:t>
            </w:r>
          </w:p>
        </w:tc>
        <w:tc>
          <w:tcPr>
            <w:tcW w:w="259" w:type="dxa"/>
          </w:tcPr>
          <w:p w14:paraId="76CBC96F"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1" w:type="dxa"/>
            <w:vAlign w:val="bottom"/>
          </w:tcPr>
          <w:p w14:paraId="02FB946D" w14:textId="54C7F445" w:rsidR="00B73C0A" w:rsidRPr="00DE39F5" w:rsidRDefault="00B73C0A" w:rsidP="00B73C0A">
            <w:pPr>
              <w:tabs>
                <w:tab w:val="decimal" w:pos="890"/>
              </w:tabs>
              <w:spacing w:line="240" w:lineRule="exact"/>
              <w:ind w:right="140"/>
              <w:rPr>
                <w:rFonts w:ascii="CordiaUPC" w:hAnsi="CordiaUPC" w:cs="CordiaUPC"/>
                <w:sz w:val="26"/>
                <w:szCs w:val="26"/>
              </w:rPr>
            </w:pPr>
            <w:r w:rsidRPr="00DE39F5">
              <w:rPr>
                <w:rFonts w:ascii="CordiaUPC" w:hAnsi="CordiaUPC" w:cs="CordiaUPC" w:hint="cs"/>
                <w:sz w:val="26"/>
                <w:szCs w:val="26"/>
              </w:rPr>
              <w:t>7</w:t>
            </w:r>
          </w:p>
        </w:tc>
      </w:tr>
      <w:tr w:rsidR="00B73C0A" w:rsidRPr="00DE39F5" w14:paraId="4FB920F6" w14:textId="77777777" w:rsidTr="006F3856">
        <w:tc>
          <w:tcPr>
            <w:tcW w:w="3960" w:type="dxa"/>
            <w:vAlign w:val="bottom"/>
          </w:tcPr>
          <w:p w14:paraId="7CDE49A7" w14:textId="77777777" w:rsidR="00B73C0A" w:rsidRPr="00DE39F5" w:rsidRDefault="00B73C0A" w:rsidP="00B73C0A">
            <w:pPr>
              <w:tabs>
                <w:tab w:val="left" w:pos="993"/>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Phahonyothin</w:t>
            </w:r>
            <w:proofErr w:type="spellEnd"/>
            <w:r w:rsidRPr="00DE39F5">
              <w:rPr>
                <w:rFonts w:ascii="CordiaUPC" w:hAnsi="CordiaUPC" w:cs="CordiaUPC" w:hint="cs"/>
                <w:sz w:val="26"/>
                <w:szCs w:val="26"/>
                <w:lang w:val="en-US"/>
              </w:rPr>
              <w:t xml:space="preserve"> Asset Management Co., Ltd.</w:t>
            </w:r>
          </w:p>
        </w:tc>
        <w:tc>
          <w:tcPr>
            <w:tcW w:w="1080" w:type="dxa"/>
            <w:vAlign w:val="bottom"/>
          </w:tcPr>
          <w:p w14:paraId="76BC9934" w14:textId="0A3EF57E" w:rsidR="00B73C0A" w:rsidRPr="00DE39F5" w:rsidRDefault="00B73C0A" w:rsidP="00B73C0A">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3C4E64BD"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4" w:type="dxa"/>
            <w:vAlign w:val="bottom"/>
          </w:tcPr>
          <w:p w14:paraId="267B8273" w14:textId="35612B21" w:rsidR="00B73C0A" w:rsidRPr="00DE39F5" w:rsidRDefault="00B73C0A" w:rsidP="00B73C0A">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6B483CCF" w14:textId="77777777" w:rsidR="00B73C0A" w:rsidRPr="00DE39F5" w:rsidRDefault="00B73C0A" w:rsidP="00B73C0A">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4D51B288" w14:textId="5C6C69DF" w:rsidR="00B73C0A" w:rsidRPr="00DE39F5" w:rsidRDefault="00B73C0A"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310</w:t>
            </w:r>
          </w:p>
        </w:tc>
        <w:tc>
          <w:tcPr>
            <w:tcW w:w="259" w:type="dxa"/>
          </w:tcPr>
          <w:p w14:paraId="523AE372"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1" w:type="dxa"/>
            <w:vAlign w:val="bottom"/>
          </w:tcPr>
          <w:p w14:paraId="383476AA" w14:textId="205474A7"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31</w:t>
            </w:r>
          </w:p>
        </w:tc>
      </w:tr>
      <w:tr w:rsidR="00B73C0A" w:rsidRPr="00DE39F5" w14:paraId="4BFC7CBB" w14:textId="77777777" w:rsidTr="006F3856">
        <w:tc>
          <w:tcPr>
            <w:tcW w:w="3960" w:type="dxa"/>
            <w:vAlign w:val="bottom"/>
          </w:tcPr>
          <w:p w14:paraId="0C3268F8" w14:textId="77777777" w:rsidR="00B73C0A" w:rsidRPr="00DE39F5" w:rsidRDefault="00B73C0A" w:rsidP="00B73C0A">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04F19F48" w14:textId="0DB348FC" w:rsidR="00B73C0A" w:rsidRPr="00DE39F5" w:rsidRDefault="00560610" w:rsidP="00B73C0A">
            <w:pPr>
              <w:tabs>
                <w:tab w:val="decimal" w:pos="860"/>
              </w:tabs>
              <w:spacing w:line="240" w:lineRule="exact"/>
              <w:ind w:right="-115"/>
              <w:rPr>
                <w:rFonts w:ascii="CordiaUPC" w:hAnsi="CordiaUPC" w:cs="CordiaUPC"/>
                <w:sz w:val="26"/>
                <w:szCs w:val="26"/>
                <w:rtl/>
                <w:cs/>
              </w:rPr>
            </w:pPr>
            <w:r>
              <w:rPr>
                <w:rFonts w:ascii="CordiaUPC" w:hAnsi="CordiaUPC" w:cs="CordiaUPC"/>
                <w:sz w:val="26"/>
                <w:szCs w:val="26"/>
              </w:rPr>
              <w:t>80</w:t>
            </w:r>
          </w:p>
        </w:tc>
        <w:tc>
          <w:tcPr>
            <w:tcW w:w="236" w:type="dxa"/>
          </w:tcPr>
          <w:p w14:paraId="44782E93"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4" w:type="dxa"/>
            <w:vAlign w:val="bottom"/>
          </w:tcPr>
          <w:p w14:paraId="519F97B1" w14:textId="4FAF7A1C" w:rsidR="00B73C0A" w:rsidRPr="00DE39F5" w:rsidRDefault="00B73C0A" w:rsidP="00B73C0A">
            <w:pPr>
              <w:tabs>
                <w:tab w:val="decimal" w:pos="830"/>
              </w:tabs>
              <w:spacing w:line="240" w:lineRule="exact"/>
              <w:ind w:right="-105"/>
              <w:rPr>
                <w:rFonts w:ascii="CordiaUPC" w:hAnsi="CordiaUPC" w:cs="CordiaUPC"/>
                <w:sz w:val="26"/>
                <w:szCs w:val="26"/>
                <w:rtl/>
                <w:cs/>
              </w:rPr>
            </w:pPr>
            <w:r w:rsidRPr="00DE39F5">
              <w:rPr>
                <w:rFonts w:ascii="CordiaUPC" w:hAnsi="CordiaUPC" w:cs="CordiaUPC" w:hint="cs"/>
                <w:sz w:val="26"/>
                <w:szCs w:val="26"/>
              </w:rPr>
              <w:t>155</w:t>
            </w:r>
          </w:p>
        </w:tc>
        <w:tc>
          <w:tcPr>
            <w:tcW w:w="236" w:type="dxa"/>
          </w:tcPr>
          <w:p w14:paraId="728B366B" w14:textId="77777777" w:rsidR="00B73C0A" w:rsidRPr="00DE39F5" w:rsidRDefault="00B73C0A" w:rsidP="00B73C0A">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61B38DE5" w14:textId="751B3D98" w:rsidR="00B73C0A" w:rsidRPr="00DE39F5" w:rsidRDefault="00560610" w:rsidP="00B73C0A">
            <w:pPr>
              <w:tabs>
                <w:tab w:val="decimal" w:pos="990"/>
              </w:tabs>
              <w:spacing w:line="240" w:lineRule="exact"/>
              <w:ind w:right="-110"/>
              <w:rPr>
                <w:rFonts w:ascii="CordiaUPC" w:hAnsi="CordiaUPC" w:cs="CordiaUPC"/>
                <w:sz w:val="26"/>
                <w:szCs w:val="26"/>
                <w:rtl/>
                <w:cs/>
              </w:rPr>
            </w:pPr>
            <w:r>
              <w:rPr>
                <w:rFonts w:ascii="CordiaUPC" w:hAnsi="CordiaUPC" w:cs="CordiaUPC"/>
                <w:sz w:val="26"/>
                <w:szCs w:val="26"/>
              </w:rPr>
              <w:t>80</w:t>
            </w:r>
          </w:p>
        </w:tc>
        <w:tc>
          <w:tcPr>
            <w:tcW w:w="259" w:type="dxa"/>
          </w:tcPr>
          <w:p w14:paraId="4057811A"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1" w:type="dxa"/>
            <w:vAlign w:val="bottom"/>
          </w:tcPr>
          <w:p w14:paraId="7800A666" w14:textId="5CB17C72" w:rsidR="00B73C0A" w:rsidRPr="00DE39F5" w:rsidRDefault="00B73C0A" w:rsidP="00B73C0A">
            <w:pPr>
              <w:tabs>
                <w:tab w:val="decimal" w:pos="890"/>
              </w:tabs>
              <w:spacing w:line="240" w:lineRule="exact"/>
              <w:rPr>
                <w:rFonts w:ascii="CordiaUPC" w:hAnsi="CordiaUPC" w:cs="CordiaUPC"/>
                <w:sz w:val="26"/>
                <w:szCs w:val="26"/>
                <w:rtl/>
                <w:cs/>
              </w:rPr>
            </w:pPr>
            <w:r w:rsidRPr="00DE39F5">
              <w:rPr>
                <w:rFonts w:ascii="CordiaUPC" w:hAnsi="CordiaUPC" w:cs="CordiaUPC" w:hint="cs"/>
                <w:sz w:val="26"/>
                <w:szCs w:val="26"/>
              </w:rPr>
              <w:t>155</w:t>
            </w:r>
          </w:p>
        </w:tc>
      </w:tr>
      <w:tr w:rsidR="00BB2E52" w:rsidRPr="00DE39F5" w14:paraId="68058567" w14:textId="77777777" w:rsidTr="006F3856">
        <w:tc>
          <w:tcPr>
            <w:tcW w:w="3960" w:type="dxa"/>
            <w:vAlign w:val="bottom"/>
          </w:tcPr>
          <w:p w14:paraId="3049FE82" w14:textId="77777777" w:rsidR="00BB2E52" w:rsidRPr="00DE39F5" w:rsidRDefault="00BB2E52" w:rsidP="00BB2E52">
            <w:pPr>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Asset Management Co., Ltd.</w:t>
            </w:r>
          </w:p>
        </w:tc>
        <w:tc>
          <w:tcPr>
            <w:tcW w:w="1080" w:type="dxa"/>
            <w:tcBorders>
              <w:bottom w:val="single" w:sz="4" w:space="0" w:color="auto"/>
            </w:tcBorders>
            <w:vAlign w:val="bottom"/>
          </w:tcPr>
          <w:p w14:paraId="21B57C46" w14:textId="6B90C2BA" w:rsidR="00BB2E52" w:rsidRPr="00653B04" w:rsidRDefault="00BB2E52" w:rsidP="00BB2E52">
            <w:pPr>
              <w:tabs>
                <w:tab w:val="decimal" w:pos="860"/>
              </w:tabs>
              <w:spacing w:line="240" w:lineRule="exact"/>
              <w:ind w:right="-115"/>
              <w:rPr>
                <w:rFonts w:ascii="CordiaUPC" w:hAnsi="CordiaUPC" w:cs="CordiaUPC"/>
                <w:sz w:val="26"/>
                <w:szCs w:val="26"/>
                <w:lang w:val="en-US"/>
              </w:rPr>
            </w:pPr>
            <w:r w:rsidRPr="00653B04">
              <w:rPr>
                <w:rFonts w:ascii="CordiaUPC" w:hAnsi="CordiaUPC" w:cs="CordiaUPC"/>
                <w:sz w:val="26"/>
                <w:szCs w:val="26"/>
                <w:lang w:val="en-US"/>
              </w:rPr>
              <w:t>535</w:t>
            </w:r>
          </w:p>
        </w:tc>
        <w:tc>
          <w:tcPr>
            <w:tcW w:w="236" w:type="dxa"/>
          </w:tcPr>
          <w:p w14:paraId="4A6D4200" w14:textId="77777777" w:rsidR="00BB2E52" w:rsidRPr="00DE39F5" w:rsidRDefault="00BB2E52" w:rsidP="00BB2E52">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5C89D928" w14:textId="1CDC5F62" w:rsidR="00BB2E52" w:rsidRPr="00DE39F5" w:rsidRDefault="00BB2E52" w:rsidP="00BB2E52">
            <w:pPr>
              <w:tabs>
                <w:tab w:val="decimal" w:pos="830"/>
              </w:tabs>
              <w:spacing w:line="240" w:lineRule="exact"/>
              <w:ind w:right="-105"/>
              <w:rPr>
                <w:rFonts w:ascii="CordiaUPC" w:hAnsi="CordiaUPC" w:cs="CordiaUPC"/>
                <w:sz w:val="26"/>
                <w:szCs w:val="26"/>
                <w:lang w:val="en-US"/>
              </w:rPr>
            </w:pPr>
            <w:r w:rsidRPr="00DE39F5">
              <w:rPr>
                <w:rFonts w:ascii="CordiaUPC" w:hAnsi="CordiaUPC" w:cs="CordiaUPC" w:hint="cs"/>
                <w:sz w:val="26"/>
                <w:szCs w:val="26"/>
                <w:lang w:val="en-US"/>
              </w:rPr>
              <w:t>524</w:t>
            </w:r>
          </w:p>
        </w:tc>
        <w:tc>
          <w:tcPr>
            <w:tcW w:w="236" w:type="dxa"/>
          </w:tcPr>
          <w:p w14:paraId="2F5CC799" w14:textId="77777777" w:rsidR="00BB2E52" w:rsidRPr="00DE39F5" w:rsidRDefault="00BB2E52" w:rsidP="00BB2E52">
            <w:pPr>
              <w:tabs>
                <w:tab w:val="decimal" w:pos="792"/>
              </w:tabs>
              <w:spacing w:line="240" w:lineRule="exact"/>
              <w:ind w:right="201"/>
              <w:jc w:val="right"/>
              <w:rPr>
                <w:rFonts w:ascii="CordiaUPC" w:hAnsi="CordiaUPC" w:cs="CordiaUPC"/>
                <w:sz w:val="26"/>
                <w:szCs w:val="26"/>
                <w:rtl/>
                <w:cs/>
              </w:rPr>
            </w:pPr>
          </w:p>
        </w:tc>
        <w:tc>
          <w:tcPr>
            <w:tcW w:w="1204" w:type="dxa"/>
            <w:tcBorders>
              <w:bottom w:val="single" w:sz="4" w:space="0" w:color="auto"/>
            </w:tcBorders>
            <w:vAlign w:val="bottom"/>
          </w:tcPr>
          <w:p w14:paraId="1561F9EC" w14:textId="70BD7685" w:rsidR="00BB2E52" w:rsidRPr="00653B04" w:rsidRDefault="00BB2E52" w:rsidP="00BB2E52">
            <w:pPr>
              <w:tabs>
                <w:tab w:val="decimal" w:pos="990"/>
              </w:tabs>
              <w:spacing w:line="240" w:lineRule="exact"/>
              <w:ind w:right="-110"/>
              <w:rPr>
                <w:rFonts w:ascii="CordiaUPC" w:hAnsi="CordiaUPC" w:cs="CordiaUPC"/>
                <w:sz w:val="26"/>
                <w:szCs w:val="26"/>
              </w:rPr>
            </w:pPr>
            <w:r w:rsidRPr="00653B04">
              <w:rPr>
                <w:rFonts w:ascii="CordiaUPC" w:hAnsi="CordiaUPC" w:cs="CordiaUPC"/>
                <w:sz w:val="26"/>
                <w:szCs w:val="26"/>
              </w:rPr>
              <w:t>506</w:t>
            </w:r>
          </w:p>
        </w:tc>
        <w:tc>
          <w:tcPr>
            <w:tcW w:w="259" w:type="dxa"/>
          </w:tcPr>
          <w:p w14:paraId="6ABD9532" w14:textId="77777777" w:rsidR="00BB2E52" w:rsidRPr="00DE39F5" w:rsidRDefault="00BB2E52" w:rsidP="00BB2E52">
            <w:pPr>
              <w:tabs>
                <w:tab w:val="decimal" w:pos="792"/>
              </w:tabs>
              <w:spacing w:line="240" w:lineRule="exact"/>
              <w:ind w:right="201"/>
              <w:jc w:val="right"/>
              <w:rPr>
                <w:rFonts w:ascii="CordiaUPC" w:hAnsi="CordiaUPC" w:cs="CordiaUPC"/>
                <w:sz w:val="26"/>
                <w:szCs w:val="26"/>
              </w:rPr>
            </w:pPr>
          </w:p>
        </w:tc>
        <w:tc>
          <w:tcPr>
            <w:tcW w:w="1181" w:type="dxa"/>
            <w:tcBorders>
              <w:bottom w:val="single" w:sz="4" w:space="0" w:color="auto"/>
            </w:tcBorders>
            <w:vAlign w:val="bottom"/>
          </w:tcPr>
          <w:p w14:paraId="06117D6D" w14:textId="399626F3" w:rsidR="00BB2E52" w:rsidRPr="00DE39F5" w:rsidRDefault="00BB2E52" w:rsidP="00BB2E52">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419</w:t>
            </w:r>
          </w:p>
        </w:tc>
      </w:tr>
      <w:tr w:rsidR="00BB2E52" w:rsidRPr="00DE39F5" w14:paraId="765DCC7F" w14:textId="77777777" w:rsidTr="006F3856">
        <w:tc>
          <w:tcPr>
            <w:tcW w:w="3960" w:type="dxa"/>
          </w:tcPr>
          <w:p w14:paraId="36DBB336" w14:textId="77777777" w:rsidR="00BB2E52" w:rsidRPr="00DE39F5" w:rsidRDefault="00BB2E52" w:rsidP="00BB2E52">
            <w:pPr>
              <w:spacing w:line="240" w:lineRule="exact"/>
              <w:ind w:right="-18"/>
              <w:jc w:val="both"/>
              <w:rPr>
                <w:rFonts w:ascii="CordiaUPC" w:hAnsi="CordiaUPC" w:cs="CordiaUPC"/>
                <w:b/>
                <w:bCs/>
                <w:sz w:val="26"/>
                <w:szCs w:val="26"/>
                <w:lang w:val="en-US"/>
              </w:rPr>
            </w:pPr>
            <w:r w:rsidRPr="00DE39F5">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2576DC96" w14:textId="0E20272A" w:rsidR="00BB2E52" w:rsidRPr="00653B04" w:rsidRDefault="00BB2E52" w:rsidP="00BB2E52">
            <w:pPr>
              <w:tabs>
                <w:tab w:val="decimal" w:pos="860"/>
              </w:tabs>
              <w:spacing w:line="240" w:lineRule="exact"/>
              <w:ind w:right="-115"/>
              <w:rPr>
                <w:rFonts w:ascii="CordiaUPC" w:hAnsi="CordiaUPC" w:cs="CordiaUPC"/>
                <w:b/>
                <w:bCs/>
                <w:sz w:val="26"/>
                <w:szCs w:val="26"/>
                <w:rtl/>
                <w:cs/>
              </w:rPr>
            </w:pPr>
            <w:r w:rsidRPr="00653B04">
              <w:rPr>
                <w:rFonts w:ascii="CordiaUPC" w:hAnsi="CordiaUPC" w:cs="CordiaUPC"/>
                <w:b/>
                <w:bCs/>
                <w:sz w:val="26"/>
                <w:szCs w:val="26"/>
              </w:rPr>
              <w:t>6</w:t>
            </w:r>
            <w:r w:rsidR="00560610">
              <w:rPr>
                <w:rFonts w:ascii="CordiaUPC" w:hAnsi="CordiaUPC" w:cs="CordiaUPC"/>
                <w:b/>
                <w:bCs/>
                <w:sz w:val="26"/>
                <w:szCs w:val="26"/>
              </w:rPr>
              <w:t>15</w:t>
            </w:r>
          </w:p>
        </w:tc>
        <w:tc>
          <w:tcPr>
            <w:tcW w:w="236" w:type="dxa"/>
          </w:tcPr>
          <w:p w14:paraId="5BF92249" w14:textId="77777777" w:rsidR="00BB2E52" w:rsidRPr="00DE39F5" w:rsidRDefault="00BB2E52" w:rsidP="00BB2E52">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7FA52268" w14:textId="43F1FB81" w:rsidR="00BB2E52" w:rsidRPr="00DE39F5" w:rsidRDefault="00BB2E52" w:rsidP="00BB2E52">
            <w:pPr>
              <w:tabs>
                <w:tab w:val="decimal" w:pos="830"/>
              </w:tabs>
              <w:spacing w:line="240" w:lineRule="exact"/>
              <w:ind w:right="-105"/>
              <w:rPr>
                <w:rFonts w:ascii="CordiaUPC" w:hAnsi="CordiaUPC" w:cs="CordiaUPC"/>
                <w:b/>
                <w:bCs/>
                <w:sz w:val="26"/>
                <w:szCs w:val="26"/>
                <w:rtl/>
                <w:cs/>
              </w:rPr>
            </w:pPr>
            <w:r w:rsidRPr="00DE39F5">
              <w:rPr>
                <w:rFonts w:ascii="CordiaUPC" w:hAnsi="CordiaUPC" w:cs="CordiaUPC" w:hint="cs"/>
                <w:b/>
                <w:bCs/>
                <w:sz w:val="26"/>
                <w:szCs w:val="26"/>
              </w:rPr>
              <w:t>679</w:t>
            </w:r>
          </w:p>
        </w:tc>
        <w:tc>
          <w:tcPr>
            <w:tcW w:w="236" w:type="dxa"/>
          </w:tcPr>
          <w:p w14:paraId="7D25F274" w14:textId="77777777" w:rsidR="00BB2E52" w:rsidRPr="00DE39F5" w:rsidRDefault="00BB2E52" w:rsidP="00BB2E52">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bottom w:val="double" w:sz="4" w:space="0" w:color="auto"/>
            </w:tcBorders>
            <w:vAlign w:val="bottom"/>
          </w:tcPr>
          <w:p w14:paraId="33D343F4" w14:textId="14F3CE0C" w:rsidR="00BB2E52" w:rsidRPr="00653B04" w:rsidRDefault="00BB2E52" w:rsidP="00BB2E52">
            <w:pPr>
              <w:tabs>
                <w:tab w:val="decimal" w:pos="990"/>
              </w:tabs>
              <w:spacing w:line="240" w:lineRule="exact"/>
              <w:ind w:right="-110"/>
              <w:rPr>
                <w:rFonts w:ascii="CordiaUPC" w:hAnsi="CordiaUPC" w:cs="CordiaUPC"/>
                <w:b/>
                <w:bCs/>
                <w:sz w:val="26"/>
                <w:szCs w:val="26"/>
                <w:rtl/>
                <w:cs/>
              </w:rPr>
            </w:pPr>
            <w:r w:rsidRPr="00653B04">
              <w:rPr>
                <w:rFonts w:ascii="CordiaUPC" w:hAnsi="CordiaUPC" w:cs="CordiaUPC"/>
                <w:b/>
                <w:bCs/>
                <w:sz w:val="26"/>
                <w:szCs w:val="26"/>
              </w:rPr>
              <w:t>1,3</w:t>
            </w:r>
            <w:r w:rsidR="00560610">
              <w:rPr>
                <w:rFonts w:ascii="CordiaUPC" w:hAnsi="CordiaUPC" w:cs="CordiaUPC"/>
                <w:b/>
                <w:bCs/>
                <w:sz w:val="26"/>
                <w:szCs w:val="26"/>
              </w:rPr>
              <w:t>50</w:t>
            </w:r>
          </w:p>
        </w:tc>
        <w:tc>
          <w:tcPr>
            <w:tcW w:w="259" w:type="dxa"/>
          </w:tcPr>
          <w:p w14:paraId="4AE2AC33" w14:textId="77777777" w:rsidR="00BB2E52" w:rsidRPr="00DE39F5" w:rsidRDefault="00BB2E52" w:rsidP="00BB2E52">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bottom w:val="double" w:sz="4" w:space="0" w:color="auto"/>
            </w:tcBorders>
            <w:vAlign w:val="bottom"/>
          </w:tcPr>
          <w:p w14:paraId="74F50215" w14:textId="3811EE49" w:rsidR="00BB2E52" w:rsidRPr="00DE39F5" w:rsidRDefault="00BB2E52" w:rsidP="00BB2E52">
            <w:pPr>
              <w:tabs>
                <w:tab w:val="decimal" w:pos="890"/>
              </w:tabs>
              <w:spacing w:line="240" w:lineRule="exact"/>
              <w:rPr>
                <w:rFonts w:ascii="CordiaUPC" w:hAnsi="CordiaUPC" w:cs="CordiaUPC"/>
                <w:b/>
                <w:bCs/>
                <w:sz w:val="26"/>
                <w:szCs w:val="26"/>
                <w:rtl/>
                <w:cs/>
              </w:rPr>
            </w:pPr>
            <w:r w:rsidRPr="00DE39F5">
              <w:rPr>
                <w:rFonts w:ascii="CordiaUPC" w:hAnsi="CordiaUPC" w:cs="CordiaUPC" w:hint="cs"/>
                <w:b/>
                <w:bCs/>
                <w:sz w:val="26"/>
                <w:szCs w:val="26"/>
              </w:rPr>
              <w:t>916</w:t>
            </w:r>
          </w:p>
        </w:tc>
      </w:tr>
      <w:tr w:rsidR="005532FF" w:rsidRPr="00DE39F5" w14:paraId="026A32D6" w14:textId="77777777" w:rsidTr="009F7729">
        <w:tc>
          <w:tcPr>
            <w:tcW w:w="3960" w:type="dxa"/>
          </w:tcPr>
          <w:p w14:paraId="59C8F4A4" w14:textId="0B2615B2" w:rsidR="005532FF" w:rsidRPr="00DE39F5" w:rsidRDefault="005532FF" w:rsidP="005532FF">
            <w:pPr>
              <w:spacing w:line="240" w:lineRule="exact"/>
              <w:ind w:right="-18"/>
              <w:jc w:val="both"/>
              <w:rPr>
                <w:rFonts w:ascii="CordiaUPC" w:hAnsi="CordiaUPC" w:cs="CordiaUPC"/>
                <w:b/>
                <w:bCs/>
                <w:sz w:val="26"/>
                <w:szCs w:val="26"/>
                <w:lang w:val="en-US"/>
              </w:rPr>
            </w:pPr>
          </w:p>
        </w:tc>
        <w:tc>
          <w:tcPr>
            <w:tcW w:w="1080" w:type="dxa"/>
            <w:tcBorders>
              <w:top w:val="single" w:sz="4" w:space="0" w:color="auto"/>
            </w:tcBorders>
            <w:vAlign w:val="bottom"/>
          </w:tcPr>
          <w:p w14:paraId="0D5E0C7A" w14:textId="77777777" w:rsidR="005532FF" w:rsidRPr="00DE39F5" w:rsidRDefault="005532FF" w:rsidP="005532FF">
            <w:pPr>
              <w:tabs>
                <w:tab w:val="decimal" w:pos="860"/>
              </w:tabs>
              <w:spacing w:line="240" w:lineRule="exact"/>
              <w:ind w:right="-115"/>
              <w:rPr>
                <w:rFonts w:ascii="CordiaUPC" w:hAnsi="CordiaUPC" w:cs="CordiaUPC"/>
                <w:b/>
                <w:bCs/>
                <w:sz w:val="26"/>
                <w:szCs w:val="26"/>
              </w:rPr>
            </w:pPr>
          </w:p>
        </w:tc>
        <w:tc>
          <w:tcPr>
            <w:tcW w:w="236" w:type="dxa"/>
          </w:tcPr>
          <w:p w14:paraId="6C115013"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tcBorders>
            <w:vAlign w:val="bottom"/>
          </w:tcPr>
          <w:p w14:paraId="6F39EC19" w14:textId="77777777" w:rsidR="005532FF" w:rsidRPr="00DE39F5" w:rsidRDefault="005532FF" w:rsidP="005532FF">
            <w:pPr>
              <w:tabs>
                <w:tab w:val="decimal" w:pos="830"/>
              </w:tabs>
              <w:spacing w:line="240" w:lineRule="exact"/>
              <w:ind w:right="-105"/>
              <w:rPr>
                <w:rFonts w:ascii="CordiaUPC" w:hAnsi="CordiaUPC" w:cs="CordiaUPC"/>
                <w:b/>
                <w:bCs/>
                <w:sz w:val="26"/>
                <w:szCs w:val="26"/>
              </w:rPr>
            </w:pPr>
          </w:p>
        </w:tc>
        <w:tc>
          <w:tcPr>
            <w:tcW w:w="236" w:type="dxa"/>
          </w:tcPr>
          <w:p w14:paraId="1C237D63"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tcBorders>
            <w:vAlign w:val="bottom"/>
          </w:tcPr>
          <w:p w14:paraId="188DEDA6" w14:textId="77777777" w:rsidR="005532FF" w:rsidRPr="00DE39F5" w:rsidRDefault="005532FF" w:rsidP="005532FF">
            <w:pPr>
              <w:tabs>
                <w:tab w:val="decimal" w:pos="990"/>
              </w:tabs>
              <w:spacing w:line="240" w:lineRule="exact"/>
              <w:ind w:right="-110"/>
              <w:rPr>
                <w:rFonts w:ascii="CordiaUPC" w:hAnsi="CordiaUPC" w:cs="CordiaUPC"/>
                <w:b/>
                <w:bCs/>
                <w:sz w:val="26"/>
                <w:szCs w:val="26"/>
              </w:rPr>
            </w:pPr>
          </w:p>
        </w:tc>
        <w:tc>
          <w:tcPr>
            <w:tcW w:w="259" w:type="dxa"/>
          </w:tcPr>
          <w:p w14:paraId="17E2B301"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tcBorders>
            <w:vAlign w:val="bottom"/>
          </w:tcPr>
          <w:p w14:paraId="6EF9DB97" w14:textId="77777777" w:rsidR="005532FF" w:rsidRPr="00DE39F5" w:rsidRDefault="005532FF" w:rsidP="005532FF">
            <w:pPr>
              <w:tabs>
                <w:tab w:val="decimal" w:pos="890"/>
              </w:tabs>
              <w:spacing w:line="240" w:lineRule="exact"/>
              <w:rPr>
                <w:rFonts w:ascii="CordiaUPC" w:hAnsi="CordiaUPC" w:cs="CordiaUPC"/>
                <w:b/>
                <w:bCs/>
                <w:sz w:val="26"/>
                <w:szCs w:val="26"/>
              </w:rPr>
            </w:pPr>
          </w:p>
        </w:tc>
      </w:tr>
      <w:tr w:rsidR="005532FF" w:rsidRPr="00DE39F5" w14:paraId="1C7FE626" w14:textId="77777777" w:rsidTr="009F7729">
        <w:tc>
          <w:tcPr>
            <w:tcW w:w="3960" w:type="dxa"/>
          </w:tcPr>
          <w:p w14:paraId="240CB103" w14:textId="4F1B057C" w:rsidR="005532FF" w:rsidRPr="00DE39F5" w:rsidRDefault="005532FF" w:rsidP="005532FF">
            <w:pPr>
              <w:spacing w:line="240" w:lineRule="exact"/>
              <w:ind w:right="-18"/>
              <w:jc w:val="both"/>
              <w:rPr>
                <w:rFonts w:ascii="CordiaUPC" w:hAnsi="CordiaUPC" w:cs="CordiaUPC"/>
                <w:b/>
                <w:bCs/>
                <w:sz w:val="26"/>
                <w:szCs w:val="26"/>
                <w:lang w:val="en-US"/>
              </w:rPr>
            </w:pPr>
            <w:r w:rsidRPr="00DE39F5">
              <w:rPr>
                <w:rFonts w:ascii="CordiaUPC" w:hAnsi="CordiaUPC" w:cs="CordiaUPC" w:hint="cs"/>
                <w:b/>
                <w:bCs/>
                <w:sz w:val="26"/>
                <w:szCs w:val="26"/>
                <w:lang w:val="en-US"/>
              </w:rPr>
              <w:t>Other liabilities</w:t>
            </w:r>
          </w:p>
        </w:tc>
        <w:tc>
          <w:tcPr>
            <w:tcW w:w="1080" w:type="dxa"/>
            <w:vAlign w:val="bottom"/>
          </w:tcPr>
          <w:p w14:paraId="15EF7A9D" w14:textId="6FDCDB90" w:rsidR="005532FF" w:rsidRPr="00DE39F5" w:rsidRDefault="005532FF" w:rsidP="005532FF">
            <w:pPr>
              <w:tabs>
                <w:tab w:val="decimal" w:pos="860"/>
              </w:tabs>
              <w:spacing w:line="240" w:lineRule="exact"/>
              <w:ind w:right="-115"/>
              <w:rPr>
                <w:rFonts w:ascii="CordiaUPC" w:hAnsi="CordiaUPC" w:cs="CordiaUPC"/>
                <w:b/>
                <w:bCs/>
                <w:sz w:val="26"/>
                <w:szCs w:val="26"/>
              </w:rPr>
            </w:pPr>
          </w:p>
        </w:tc>
        <w:tc>
          <w:tcPr>
            <w:tcW w:w="236" w:type="dxa"/>
          </w:tcPr>
          <w:p w14:paraId="1F3F8731"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63323871" w14:textId="37B6836E" w:rsidR="005532FF" w:rsidRPr="00DE39F5" w:rsidRDefault="005532FF" w:rsidP="005532FF">
            <w:pPr>
              <w:tabs>
                <w:tab w:val="decimal" w:pos="830"/>
              </w:tabs>
              <w:spacing w:line="240" w:lineRule="exact"/>
              <w:ind w:right="-105"/>
              <w:rPr>
                <w:rFonts w:ascii="CordiaUPC" w:hAnsi="CordiaUPC" w:cs="CordiaUPC"/>
                <w:b/>
                <w:bCs/>
                <w:sz w:val="26"/>
                <w:szCs w:val="26"/>
              </w:rPr>
            </w:pPr>
          </w:p>
        </w:tc>
        <w:tc>
          <w:tcPr>
            <w:tcW w:w="236" w:type="dxa"/>
          </w:tcPr>
          <w:p w14:paraId="18AC387F"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220013C4" w14:textId="49AAC78F"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7802FF72"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260EAFED" w14:textId="5A59FF7A" w:rsidR="005532FF" w:rsidRPr="00DE39F5" w:rsidRDefault="005532FF" w:rsidP="005532FF">
            <w:pPr>
              <w:tabs>
                <w:tab w:val="decimal" w:pos="890"/>
              </w:tabs>
              <w:spacing w:line="240" w:lineRule="exact"/>
              <w:rPr>
                <w:rFonts w:ascii="CordiaUPC" w:hAnsi="CordiaUPC" w:cs="CordiaUPC"/>
                <w:b/>
                <w:bCs/>
                <w:sz w:val="26"/>
                <w:szCs w:val="26"/>
              </w:rPr>
            </w:pPr>
          </w:p>
        </w:tc>
      </w:tr>
      <w:tr w:rsidR="00B73C0A" w:rsidRPr="00DE39F5" w14:paraId="0A8D7F16" w14:textId="77777777" w:rsidTr="009F7729">
        <w:tc>
          <w:tcPr>
            <w:tcW w:w="3960" w:type="dxa"/>
          </w:tcPr>
          <w:p w14:paraId="38EBFFEB" w14:textId="2AACD7A6" w:rsidR="00B73C0A" w:rsidRPr="00DE39F5" w:rsidRDefault="00B73C0A" w:rsidP="00B73C0A">
            <w:pPr>
              <w:spacing w:line="240" w:lineRule="exact"/>
              <w:ind w:right="-18"/>
              <w:jc w:val="both"/>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vAlign w:val="bottom"/>
          </w:tcPr>
          <w:p w14:paraId="50C5A05A" w14:textId="5D486037" w:rsidR="00B73C0A" w:rsidRPr="00B73C0A" w:rsidRDefault="00B73C0A" w:rsidP="00B73C0A">
            <w:pPr>
              <w:tabs>
                <w:tab w:val="decimal" w:pos="860"/>
              </w:tabs>
              <w:spacing w:line="240" w:lineRule="exact"/>
              <w:ind w:right="-115"/>
              <w:rPr>
                <w:rFonts w:ascii="CordiaUPC" w:hAnsi="CordiaUPC" w:cs="CordiaUPC"/>
                <w:b/>
                <w:bCs/>
                <w:sz w:val="26"/>
                <w:szCs w:val="26"/>
                <w:lang w:val="en-US" w:bidi="th-TH"/>
              </w:rPr>
            </w:pPr>
            <w:r>
              <w:rPr>
                <w:rFonts w:ascii="CordiaUPC" w:hAnsi="CordiaUPC" w:cs="CordiaUPC"/>
                <w:b/>
                <w:bCs/>
                <w:sz w:val="26"/>
                <w:szCs w:val="26"/>
                <w:lang w:val="en-US" w:bidi="th-TH"/>
              </w:rPr>
              <w:t>-</w:t>
            </w:r>
          </w:p>
        </w:tc>
        <w:tc>
          <w:tcPr>
            <w:tcW w:w="236" w:type="dxa"/>
          </w:tcPr>
          <w:p w14:paraId="48A58F8F"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12814C40" w14:textId="7E6A318C" w:rsidR="00B73C0A" w:rsidRPr="00DE39F5" w:rsidRDefault="00B73C0A" w:rsidP="00B73C0A">
            <w:pPr>
              <w:tabs>
                <w:tab w:val="decimal" w:pos="830"/>
              </w:tabs>
              <w:spacing w:line="240" w:lineRule="exact"/>
              <w:ind w:right="-105"/>
              <w:rPr>
                <w:rFonts w:ascii="CordiaUPC" w:hAnsi="CordiaUPC" w:cs="CordiaUPC"/>
                <w:b/>
                <w:bCs/>
                <w:sz w:val="26"/>
                <w:szCs w:val="26"/>
              </w:rPr>
            </w:pPr>
            <w:r w:rsidRPr="00DE39F5">
              <w:rPr>
                <w:rFonts w:ascii="CordiaUPC" w:hAnsi="CordiaUPC" w:cs="CordiaUPC" w:hint="cs"/>
                <w:b/>
                <w:bCs/>
                <w:sz w:val="26"/>
                <w:szCs w:val="26"/>
              </w:rPr>
              <w:t>-</w:t>
            </w:r>
          </w:p>
        </w:tc>
        <w:tc>
          <w:tcPr>
            <w:tcW w:w="236" w:type="dxa"/>
          </w:tcPr>
          <w:p w14:paraId="0556EAED"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727F37FF" w14:textId="4928691C" w:rsidR="00B73C0A" w:rsidRPr="00DE39F5" w:rsidRDefault="00B73C0A"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42</w:t>
            </w:r>
          </w:p>
        </w:tc>
        <w:tc>
          <w:tcPr>
            <w:tcW w:w="259" w:type="dxa"/>
          </w:tcPr>
          <w:p w14:paraId="159430CB"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712098A9" w14:textId="4E45C973" w:rsidR="00B73C0A" w:rsidRPr="00DE39F5" w:rsidRDefault="00B73C0A" w:rsidP="00B73C0A">
            <w:pPr>
              <w:tabs>
                <w:tab w:val="decimal" w:pos="890"/>
              </w:tabs>
              <w:spacing w:line="240" w:lineRule="exact"/>
              <w:rPr>
                <w:rFonts w:ascii="CordiaUPC" w:hAnsi="CordiaUPC" w:cs="CordiaUPC"/>
                <w:b/>
                <w:bCs/>
                <w:sz w:val="26"/>
                <w:szCs w:val="26"/>
              </w:rPr>
            </w:pPr>
            <w:r w:rsidRPr="00DE39F5">
              <w:rPr>
                <w:rFonts w:ascii="CordiaUPC" w:hAnsi="CordiaUPC" w:cs="CordiaUPC" w:hint="cs"/>
                <w:sz w:val="26"/>
                <w:szCs w:val="26"/>
              </w:rPr>
              <w:t>217</w:t>
            </w:r>
          </w:p>
        </w:tc>
      </w:tr>
      <w:tr w:rsidR="00B73C0A" w:rsidRPr="00DE39F5" w14:paraId="5DB15382" w14:textId="77777777" w:rsidTr="009F7729">
        <w:tc>
          <w:tcPr>
            <w:tcW w:w="3960" w:type="dxa"/>
          </w:tcPr>
          <w:p w14:paraId="697DDE7D" w14:textId="03D27A02" w:rsidR="00B73C0A" w:rsidRPr="00DE39F5" w:rsidRDefault="00B73C0A" w:rsidP="00B73C0A">
            <w:pPr>
              <w:spacing w:line="240" w:lineRule="exact"/>
              <w:ind w:right="-18"/>
              <w:jc w:val="both"/>
              <w:rPr>
                <w:rFonts w:ascii="CordiaUPC" w:hAnsi="CordiaUPC" w:cs="CordiaUPC"/>
                <w:sz w:val="26"/>
                <w:szCs w:val="26"/>
                <w:lang w:val="en-US"/>
              </w:rPr>
            </w:pPr>
            <w:proofErr w:type="spellStart"/>
            <w:r>
              <w:rPr>
                <w:rFonts w:ascii="CordiaUPC" w:hAnsi="CordiaUPC" w:cs="CordiaUPC"/>
                <w:sz w:val="26"/>
                <w:szCs w:val="26"/>
                <w:lang w:val="en-US"/>
              </w:rPr>
              <w:t>Phahonyothin</w:t>
            </w:r>
            <w:proofErr w:type="spellEnd"/>
            <w:r>
              <w:rPr>
                <w:rFonts w:ascii="CordiaUPC" w:hAnsi="CordiaUPC" w:cs="CordiaUPC"/>
                <w:sz w:val="26"/>
                <w:szCs w:val="26"/>
                <w:lang w:val="en-US"/>
              </w:rPr>
              <w:t xml:space="preserve"> Asset Management Co., Ltd.</w:t>
            </w:r>
          </w:p>
        </w:tc>
        <w:tc>
          <w:tcPr>
            <w:tcW w:w="1080" w:type="dxa"/>
            <w:vAlign w:val="bottom"/>
          </w:tcPr>
          <w:p w14:paraId="1CCD50D5" w14:textId="3CA00A41" w:rsidR="00B73C0A" w:rsidRPr="00DE39F5" w:rsidRDefault="00B73C0A" w:rsidP="00B73C0A">
            <w:pPr>
              <w:tabs>
                <w:tab w:val="decimal" w:pos="860"/>
              </w:tabs>
              <w:spacing w:line="240" w:lineRule="exact"/>
              <w:ind w:right="-115"/>
              <w:rPr>
                <w:rFonts w:ascii="CordiaUPC" w:hAnsi="CordiaUPC" w:cs="CordiaUPC"/>
                <w:b/>
                <w:bCs/>
                <w:sz w:val="26"/>
                <w:szCs w:val="26"/>
              </w:rPr>
            </w:pPr>
            <w:r>
              <w:rPr>
                <w:rFonts w:ascii="CordiaUPC" w:hAnsi="CordiaUPC" w:cs="CordiaUPC"/>
                <w:b/>
                <w:bCs/>
                <w:sz w:val="26"/>
                <w:szCs w:val="26"/>
              </w:rPr>
              <w:t>-</w:t>
            </w:r>
          </w:p>
        </w:tc>
        <w:tc>
          <w:tcPr>
            <w:tcW w:w="236" w:type="dxa"/>
          </w:tcPr>
          <w:p w14:paraId="0BA2B2AE"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7BAD72A2" w14:textId="3C9F5EB7" w:rsidR="00B73C0A" w:rsidRPr="00DE39F5" w:rsidRDefault="00B73C0A" w:rsidP="00B73C0A">
            <w:pPr>
              <w:tabs>
                <w:tab w:val="decimal" w:pos="830"/>
              </w:tabs>
              <w:spacing w:line="240" w:lineRule="exact"/>
              <w:ind w:right="-105"/>
              <w:rPr>
                <w:rFonts w:ascii="CordiaUPC" w:hAnsi="CordiaUPC" w:cs="CordiaUPC"/>
                <w:b/>
                <w:bCs/>
                <w:sz w:val="26"/>
                <w:szCs w:val="26"/>
              </w:rPr>
            </w:pPr>
            <w:r>
              <w:rPr>
                <w:rFonts w:ascii="CordiaUPC" w:hAnsi="CordiaUPC" w:cs="CordiaUPC"/>
                <w:b/>
                <w:bCs/>
                <w:sz w:val="26"/>
                <w:szCs w:val="26"/>
              </w:rPr>
              <w:t>-</w:t>
            </w:r>
          </w:p>
        </w:tc>
        <w:tc>
          <w:tcPr>
            <w:tcW w:w="236" w:type="dxa"/>
          </w:tcPr>
          <w:p w14:paraId="48139E3F"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33AAB838" w14:textId="2E55458B" w:rsidR="00B73C0A" w:rsidRPr="00DE39F5" w:rsidRDefault="00B73C0A"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6</w:t>
            </w:r>
          </w:p>
        </w:tc>
        <w:tc>
          <w:tcPr>
            <w:tcW w:w="259" w:type="dxa"/>
          </w:tcPr>
          <w:p w14:paraId="376A144F" w14:textId="77777777" w:rsidR="00B73C0A" w:rsidRPr="00DE39F5" w:rsidRDefault="00B73C0A" w:rsidP="00B73C0A">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7B99FDFA" w14:textId="490170F7" w:rsidR="00B73C0A" w:rsidRPr="00DE39F5" w:rsidRDefault="00B73C0A" w:rsidP="00B73C0A">
            <w:pPr>
              <w:tabs>
                <w:tab w:val="decimal" w:pos="890"/>
              </w:tabs>
              <w:spacing w:line="240" w:lineRule="exact"/>
              <w:rPr>
                <w:rFonts w:ascii="CordiaUPC" w:hAnsi="CordiaUPC" w:cs="CordiaUPC"/>
                <w:sz w:val="26"/>
                <w:szCs w:val="26"/>
              </w:rPr>
            </w:pPr>
            <w:r>
              <w:rPr>
                <w:rFonts w:ascii="CordiaUPC" w:hAnsi="CordiaUPC" w:cs="CordiaUPC"/>
                <w:sz w:val="26"/>
                <w:szCs w:val="26"/>
              </w:rPr>
              <w:t>-</w:t>
            </w:r>
          </w:p>
        </w:tc>
      </w:tr>
      <w:tr w:rsidR="005532FF" w:rsidRPr="00DE39F5" w14:paraId="596FE0AE" w14:textId="77777777" w:rsidTr="009F7729">
        <w:tc>
          <w:tcPr>
            <w:tcW w:w="3960" w:type="dxa"/>
          </w:tcPr>
          <w:p w14:paraId="1A7E1E15" w14:textId="77777777" w:rsidR="005532FF" w:rsidRPr="00DE39F5" w:rsidRDefault="005532FF" w:rsidP="005532FF">
            <w:pPr>
              <w:spacing w:line="240" w:lineRule="exact"/>
              <w:ind w:right="-18"/>
              <w:jc w:val="both"/>
              <w:rPr>
                <w:rFonts w:ascii="CordiaUPC" w:hAnsi="CordiaUPC" w:cs="CordiaUPC"/>
                <w:sz w:val="26"/>
                <w:szCs w:val="26"/>
                <w:lang w:val="en-US"/>
              </w:rPr>
            </w:pPr>
          </w:p>
        </w:tc>
        <w:tc>
          <w:tcPr>
            <w:tcW w:w="1080" w:type="dxa"/>
            <w:vAlign w:val="bottom"/>
          </w:tcPr>
          <w:p w14:paraId="7354BFED" w14:textId="77777777" w:rsidR="005532FF" w:rsidRPr="00DE39F5" w:rsidRDefault="005532FF" w:rsidP="005532FF">
            <w:pPr>
              <w:tabs>
                <w:tab w:val="decimal" w:pos="860"/>
              </w:tabs>
              <w:spacing w:line="240" w:lineRule="exact"/>
              <w:ind w:right="-115"/>
              <w:rPr>
                <w:rFonts w:ascii="CordiaUPC" w:hAnsi="CordiaUPC" w:cs="CordiaUPC"/>
                <w:b/>
                <w:bCs/>
                <w:sz w:val="26"/>
                <w:szCs w:val="26"/>
              </w:rPr>
            </w:pPr>
          </w:p>
        </w:tc>
        <w:tc>
          <w:tcPr>
            <w:tcW w:w="236" w:type="dxa"/>
          </w:tcPr>
          <w:p w14:paraId="1553DF10"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4DA114F2" w14:textId="77777777" w:rsidR="005532FF" w:rsidRPr="00DE39F5" w:rsidRDefault="005532FF" w:rsidP="005532FF">
            <w:pPr>
              <w:tabs>
                <w:tab w:val="decimal" w:pos="830"/>
              </w:tabs>
              <w:spacing w:line="240" w:lineRule="exact"/>
              <w:ind w:right="-105"/>
              <w:rPr>
                <w:rFonts w:ascii="CordiaUPC" w:hAnsi="CordiaUPC" w:cs="CordiaUPC"/>
                <w:b/>
                <w:bCs/>
                <w:sz w:val="26"/>
                <w:szCs w:val="26"/>
              </w:rPr>
            </w:pPr>
          </w:p>
        </w:tc>
        <w:tc>
          <w:tcPr>
            <w:tcW w:w="236" w:type="dxa"/>
          </w:tcPr>
          <w:p w14:paraId="37AD613B"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1177DBB2" w14:textId="77777777" w:rsidR="005532FF" w:rsidRPr="00DE39F5" w:rsidRDefault="005532FF" w:rsidP="005532FF">
            <w:pPr>
              <w:tabs>
                <w:tab w:val="decimal" w:pos="990"/>
              </w:tabs>
              <w:spacing w:line="240" w:lineRule="exact"/>
              <w:ind w:right="-110"/>
              <w:rPr>
                <w:rFonts w:ascii="CordiaUPC" w:hAnsi="CordiaUPC" w:cs="CordiaUPC"/>
                <w:sz w:val="26"/>
                <w:szCs w:val="26"/>
              </w:rPr>
            </w:pPr>
          </w:p>
        </w:tc>
        <w:tc>
          <w:tcPr>
            <w:tcW w:w="259" w:type="dxa"/>
          </w:tcPr>
          <w:p w14:paraId="3E33E52D" w14:textId="77777777" w:rsidR="005532FF" w:rsidRPr="00DE39F5" w:rsidRDefault="005532FF" w:rsidP="005532FF">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67EBBAF3" w14:textId="77777777" w:rsidR="005532FF" w:rsidRPr="00DE39F5" w:rsidRDefault="005532FF" w:rsidP="005532FF">
            <w:pPr>
              <w:tabs>
                <w:tab w:val="decimal" w:pos="890"/>
              </w:tabs>
              <w:spacing w:line="240" w:lineRule="exact"/>
              <w:rPr>
                <w:rFonts w:ascii="CordiaUPC" w:hAnsi="CordiaUPC" w:cs="CordiaUPC"/>
                <w:b/>
                <w:bCs/>
                <w:sz w:val="26"/>
                <w:szCs w:val="26"/>
              </w:rPr>
            </w:pPr>
          </w:p>
        </w:tc>
      </w:tr>
      <w:tr w:rsidR="005532FF" w:rsidRPr="00DE39F5" w14:paraId="1AE4085E" w14:textId="77777777" w:rsidTr="006F3856">
        <w:tc>
          <w:tcPr>
            <w:tcW w:w="3960" w:type="dxa"/>
            <w:vAlign w:val="bottom"/>
          </w:tcPr>
          <w:p w14:paraId="66589724" w14:textId="0AD2283B" w:rsidR="005532FF" w:rsidRPr="00DE39F5" w:rsidRDefault="005532FF" w:rsidP="005532FF">
            <w:pPr>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bidi="th-TH"/>
              </w:rPr>
              <w:t xml:space="preserve">Commitments </w:t>
            </w:r>
            <w:r>
              <w:rPr>
                <w:rFonts w:ascii="CordiaUPC" w:hAnsi="CordiaUPC" w:cs="CordiaUPC"/>
                <w:b/>
                <w:bCs/>
                <w:sz w:val="26"/>
                <w:szCs w:val="26"/>
                <w:lang w:val="en-US" w:bidi="th-TH"/>
              </w:rPr>
              <w:t>-</w:t>
            </w:r>
            <w:r w:rsidRPr="00DE39F5">
              <w:rPr>
                <w:rFonts w:ascii="CordiaUPC" w:hAnsi="CordiaUPC" w:cs="CordiaUPC" w:hint="cs"/>
                <w:b/>
                <w:bCs/>
                <w:sz w:val="26"/>
                <w:szCs w:val="26"/>
                <w:lang w:val="en-US" w:bidi="th-TH"/>
              </w:rPr>
              <w:t xml:space="preserve"> Derivatives </w:t>
            </w:r>
            <w:r w:rsidRPr="00DE39F5">
              <w:rPr>
                <w:rFonts w:ascii="CordiaUPC" w:hAnsi="CordiaUPC" w:cs="CordiaUPC" w:hint="cs"/>
                <w:b/>
                <w:bCs/>
                <w:sz w:val="26"/>
                <w:szCs w:val="26"/>
                <w:vertAlign w:val="superscript"/>
                <w:lang w:val="en-US" w:bidi="th-TH"/>
              </w:rPr>
              <w:t>(1)</w:t>
            </w:r>
          </w:p>
          <w:p w14:paraId="6FAB1F16" w14:textId="77777777" w:rsidR="005532FF" w:rsidRPr="00DE39F5" w:rsidRDefault="005532FF" w:rsidP="005532FF">
            <w:pPr>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vAlign w:val="bottom"/>
          </w:tcPr>
          <w:p w14:paraId="12D4751F" w14:textId="62B62525" w:rsidR="005532FF" w:rsidRPr="00DE39F5" w:rsidRDefault="00B73C0A" w:rsidP="005532FF">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c>
          <w:tcPr>
            <w:tcW w:w="236" w:type="dxa"/>
          </w:tcPr>
          <w:p w14:paraId="7B9DEFEA" w14:textId="77777777" w:rsidR="005532FF" w:rsidRPr="00DE39F5" w:rsidRDefault="005532FF" w:rsidP="005532FF">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7509D30C" w14:textId="278FB7DF" w:rsidR="005532FF" w:rsidRPr="00DE39F5" w:rsidRDefault="005532FF" w:rsidP="005532FF">
            <w:pPr>
              <w:tabs>
                <w:tab w:val="decimal" w:pos="830"/>
              </w:tabs>
              <w:spacing w:line="240" w:lineRule="exact"/>
              <w:ind w:right="-105"/>
              <w:rPr>
                <w:rFonts w:ascii="CordiaUPC" w:hAnsi="CordiaUPC" w:cs="CordiaUPC"/>
                <w:sz w:val="26"/>
                <w:szCs w:val="26"/>
                <w:lang w:bidi="th-TH"/>
              </w:rPr>
            </w:pPr>
            <w:r w:rsidRPr="00DE39F5">
              <w:rPr>
                <w:rFonts w:ascii="CordiaUPC" w:hAnsi="CordiaUPC" w:cs="CordiaUPC" w:hint="cs"/>
                <w:sz w:val="26"/>
                <w:szCs w:val="26"/>
                <w:lang w:bidi="th-TH"/>
              </w:rPr>
              <w:t>-</w:t>
            </w:r>
          </w:p>
        </w:tc>
        <w:tc>
          <w:tcPr>
            <w:tcW w:w="236" w:type="dxa"/>
          </w:tcPr>
          <w:p w14:paraId="14F27B0F"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4" w:type="dxa"/>
            <w:vAlign w:val="bottom"/>
          </w:tcPr>
          <w:p w14:paraId="3567A021" w14:textId="00BBEBDD" w:rsidR="005532FF" w:rsidRPr="00DE39F5" w:rsidRDefault="00B73C0A" w:rsidP="005532FF">
            <w:pPr>
              <w:tabs>
                <w:tab w:val="decimal" w:pos="990"/>
              </w:tabs>
              <w:spacing w:line="240" w:lineRule="exact"/>
              <w:ind w:right="-110"/>
              <w:rPr>
                <w:rFonts w:ascii="CordiaUPC" w:hAnsi="CordiaUPC" w:cs="CordiaUPC"/>
                <w:sz w:val="26"/>
                <w:szCs w:val="26"/>
                <w:lang w:val="en-US" w:bidi="th-TH"/>
              </w:rPr>
            </w:pPr>
            <w:r>
              <w:rPr>
                <w:rFonts w:ascii="CordiaUPC" w:hAnsi="CordiaUPC" w:cs="CordiaUPC"/>
                <w:sz w:val="26"/>
                <w:szCs w:val="26"/>
                <w:lang w:val="en-US" w:bidi="th-TH"/>
              </w:rPr>
              <w:t>-</w:t>
            </w:r>
          </w:p>
        </w:tc>
        <w:tc>
          <w:tcPr>
            <w:tcW w:w="259" w:type="dxa"/>
          </w:tcPr>
          <w:p w14:paraId="6376D5DF"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1" w:type="dxa"/>
            <w:vAlign w:val="bottom"/>
          </w:tcPr>
          <w:p w14:paraId="60F7BB94" w14:textId="1E4F1790" w:rsidR="005532FF" w:rsidRPr="00DE39F5" w:rsidRDefault="005532FF" w:rsidP="005532FF">
            <w:pPr>
              <w:tabs>
                <w:tab w:val="decimal" w:pos="890"/>
              </w:tabs>
              <w:spacing w:line="240" w:lineRule="exact"/>
              <w:rPr>
                <w:rFonts w:ascii="CordiaUPC" w:hAnsi="CordiaUPC" w:cs="CordiaUPC"/>
                <w:sz w:val="26"/>
                <w:szCs w:val="26"/>
                <w:lang w:val="en-US" w:bidi="th-TH"/>
              </w:rPr>
            </w:pPr>
            <w:r w:rsidRPr="00DE39F5">
              <w:rPr>
                <w:rFonts w:ascii="CordiaUPC" w:hAnsi="CordiaUPC" w:cs="CordiaUPC" w:hint="cs"/>
                <w:sz w:val="26"/>
                <w:szCs w:val="26"/>
                <w:lang w:val="en-US" w:bidi="th-TH"/>
              </w:rPr>
              <w:t>1,085</w:t>
            </w:r>
          </w:p>
        </w:tc>
      </w:tr>
      <w:tr w:rsidR="00B73C0A" w:rsidRPr="00DE39F5" w14:paraId="6C3F1308" w14:textId="77777777" w:rsidTr="006F3856">
        <w:tc>
          <w:tcPr>
            <w:tcW w:w="3960" w:type="dxa"/>
            <w:vAlign w:val="bottom"/>
          </w:tcPr>
          <w:p w14:paraId="3921AB55" w14:textId="77777777" w:rsidR="00B73C0A" w:rsidRPr="00DE39F5" w:rsidRDefault="00B73C0A" w:rsidP="00B73C0A">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5BB6A3A9" w14:textId="48F0B7F6" w:rsidR="00B73C0A" w:rsidRPr="00DE39F5" w:rsidRDefault="00B73C0A" w:rsidP="00B73C0A">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242</w:t>
            </w:r>
          </w:p>
        </w:tc>
        <w:tc>
          <w:tcPr>
            <w:tcW w:w="236" w:type="dxa"/>
          </w:tcPr>
          <w:p w14:paraId="08B164B0"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14" w:type="dxa"/>
            <w:vAlign w:val="bottom"/>
          </w:tcPr>
          <w:p w14:paraId="187062B2" w14:textId="63E472DB" w:rsidR="00B73C0A" w:rsidRPr="00DE39F5" w:rsidRDefault="00B73C0A" w:rsidP="00B73C0A">
            <w:pPr>
              <w:tabs>
                <w:tab w:val="decimal" w:pos="830"/>
              </w:tabs>
              <w:spacing w:line="240" w:lineRule="exact"/>
              <w:ind w:right="-105"/>
              <w:rPr>
                <w:rFonts w:ascii="CordiaUPC" w:hAnsi="CordiaUPC" w:cs="CordiaUPC"/>
                <w:sz w:val="26"/>
                <w:szCs w:val="26"/>
                <w:cs/>
                <w:lang w:bidi="th-TH"/>
              </w:rPr>
            </w:pPr>
            <w:r w:rsidRPr="00DE39F5">
              <w:rPr>
                <w:rFonts w:ascii="CordiaUPC" w:hAnsi="CordiaUPC" w:cs="CordiaUPC" w:hint="cs"/>
                <w:sz w:val="26"/>
                <w:szCs w:val="26"/>
                <w:lang w:bidi="th-TH"/>
              </w:rPr>
              <w:t>297</w:t>
            </w:r>
          </w:p>
        </w:tc>
        <w:tc>
          <w:tcPr>
            <w:tcW w:w="236" w:type="dxa"/>
          </w:tcPr>
          <w:p w14:paraId="2A870754"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204" w:type="dxa"/>
            <w:vAlign w:val="bottom"/>
          </w:tcPr>
          <w:p w14:paraId="1930F1FE" w14:textId="4E172B5A" w:rsidR="00B73C0A" w:rsidRPr="00DE39F5" w:rsidRDefault="00B73C0A" w:rsidP="00B73C0A">
            <w:pPr>
              <w:tabs>
                <w:tab w:val="decimal" w:pos="990"/>
              </w:tabs>
              <w:spacing w:line="240" w:lineRule="exact"/>
              <w:ind w:right="-110"/>
              <w:rPr>
                <w:rFonts w:ascii="CordiaUPC" w:hAnsi="CordiaUPC" w:cs="CordiaUPC"/>
                <w:sz w:val="26"/>
                <w:szCs w:val="26"/>
              </w:rPr>
            </w:pPr>
            <w:r>
              <w:rPr>
                <w:rFonts w:ascii="CordiaUPC" w:hAnsi="CordiaUPC" w:cs="CordiaUPC"/>
                <w:sz w:val="26"/>
                <w:szCs w:val="26"/>
              </w:rPr>
              <w:t>242</w:t>
            </w:r>
          </w:p>
        </w:tc>
        <w:tc>
          <w:tcPr>
            <w:tcW w:w="259" w:type="dxa"/>
          </w:tcPr>
          <w:p w14:paraId="05C053E6" w14:textId="77777777" w:rsidR="00B73C0A" w:rsidRPr="00DE39F5" w:rsidRDefault="00B73C0A" w:rsidP="00B73C0A">
            <w:pPr>
              <w:tabs>
                <w:tab w:val="decimal" w:pos="792"/>
              </w:tabs>
              <w:spacing w:line="240" w:lineRule="exact"/>
              <w:ind w:right="201"/>
              <w:jc w:val="right"/>
              <w:rPr>
                <w:rFonts w:ascii="CordiaUPC" w:hAnsi="CordiaUPC" w:cs="CordiaUPC"/>
                <w:sz w:val="26"/>
                <w:szCs w:val="26"/>
              </w:rPr>
            </w:pPr>
          </w:p>
        </w:tc>
        <w:tc>
          <w:tcPr>
            <w:tcW w:w="1181" w:type="dxa"/>
            <w:vAlign w:val="bottom"/>
          </w:tcPr>
          <w:p w14:paraId="3E5F61FE" w14:textId="5C71D9EC" w:rsidR="00B73C0A" w:rsidRPr="00DE39F5" w:rsidRDefault="00B73C0A" w:rsidP="00B73C0A">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297</w:t>
            </w:r>
          </w:p>
        </w:tc>
      </w:tr>
      <w:tr w:rsidR="005532FF" w:rsidRPr="00DE39F5" w14:paraId="171F17D9" w14:textId="77777777" w:rsidTr="006F3856">
        <w:tc>
          <w:tcPr>
            <w:tcW w:w="3960" w:type="dxa"/>
            <w:vAlign w:val="bottom"/>
          </w:tcPr>
          <w:p w14:paraId="4AC9F7DE" w14:textId="77777777" w:rsidR="005532FF" w:rsidRPr="00DE39F5" w:rsidRDefault="005532FF" w:rsidP="005532FF">
            <w:pPr>
              <w:spacing w:line="240" w:lineRule="exact"/>
              <w:ind w:right="-18"/>
              <w:rPr>
                <w:rFonts w:ascii="CordiaUPC" w:hAnsi="CordiaUPC" w:cs="CordiaUPC"/>
                <w:b/>
                <w:bCs/>
                <w:sz w:val="26"/>
                <w:szCs w:val="26"/>
                <w:highlight w:val="yellow"/>
                <w:cs/>
                <w:lang w:val="en-US" w:bidi="th-TH"/>
              </w:rPr>
            </w:pPr>
            <w:r w:rsidRPr="00DE39F5">
              <w:rPr>
                <w:rFonts w:ascii="CordiaUPC" w:hAnsi="CordiaUPC" w:cs="CordiaUPC" w:hint="cs"/>
                <w:sz w:val="26"/>
                <w:szCs w:val="26"/>
                <w:vertAlign w:val="superscript"/>
                <w:lang w:val="en-US"/>
              </w:rPr>
              <w:t xml:space="preserve"> (1)</w:t>
            </w:r>
            <w:r w:rsidRPr="00DE39F5">
              <w:rPr>
                <w:rFonts w:ascii="CordiaUPC" w:hAnsi="CordiaUPC" w:cs="CordiaUPC" w:hint="cs"/>
                <w:sz w:val="26"/>
                <w:szCs w:val="26"/>
                <w:lang w:val="en-US"/>
              </w:rPr>
              <w:t xml:space="preserve"> </w:t>
            </w:r>
            <w:r w:rsidRPr="00560610">
              <w:rPr>
                <w:rFonts w:ascii="CordiaUPC" w:hAnsi="CordiaUPC" w:cs="CordiaUPC" w:hint="cs"/>
                <w:szCs w:val="22"/>
                <w:lang w:val="en-US" w:bidi="th-TH"/>
              </w:rPr>
              <w:t>Presented in notional amount</w:t>
            </w:r>
          </w:p>
        </w:tc>
        <w:tc>
          <w:tcPr>
            <w:tcW w:w="1080" w:type="dxa"/>
            <w:vAlign w:val="bottom"/>
          </w:tcPr>
          <w:p w14:paraId="4136D119"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236" w:type="dxa"/>
          </w:tcPr>
          <w:p w14:paraId="6F007090"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14" w:type="dxa"/>
            <w:vAlign w:val="bottom"/>
          </w:tcPr>
          <w:p w14:paraId="7EEB4543"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236" w:type="dxa"/>
          </w:tcPr>
          <w:p w14:paraId="22CD0C69"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204" w:type="dxa"/>
            <w:vAlign w:val="bottom"/>
          </w:tcPr>
          <w:p w14:paraId="2F61CF5E"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259" w:type="dxa"/>
          </w:tcPr>
          <w:p w14:paraId="565D1DF7"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c>
          <w:tcPr>
            <w:tcW w:w="1181" w:type="dxa"/>
            <w:vAlign w:val="bottom"/>
          </w:tcPr>
          <w:p w14:paraId="4D537E3F" w14:textId="77777777" w:rsidR="005532FF" w:rsidRPr="00DE39F5" w:rsidRDefault="005532FF" w:rsidP="005532FF">
            <w:pPr>
              <w:tabs>
                <w:tab w:val="decimal" w:pos="792"/>
              </w:tabs>
              <w:spacing w:line="240" w:lineRule="exact"/>
              <w:ind w:right="201"/>
              <w:jc w:val="right"/>
              <w:rPr>
                <w:rFonts w:ascii="CordiaUPC" w:hAnsi="CordiaUPC" w:cs="CordiaUPC"/>
                <w:sz w:val="26"/>
                <w:szCs w:val="26"/>
              </w:rPr>
            </w:pPr>
          </w:p>
        </w:tc>
      </w:tr>
    </w:tbl>
    <w:p w14:paraId="1EE294F5" w14:textId="77777777" w:rsidR="004D5891" w:rsidRPr="00E44283" w:rsidRDefault="004D5891" w:rsidP="00E44283">
      <w:pPr>
        <w:spacing w:line="240" w:lineRule="exact"/>
        <w:ind w:left="720" w:right="-58" w:hanging="720"/>
        <w:jc w:val="thaiDistribute"/>
        <w:rPr>
          <w:rFonts w:ascii="CordiaUPC" w:hAnsi="CordiaUPC" w:cs="CordiaUPC"/>
          <w:sz w:val="26"/>
          <w:szCs w:val="26"/>
          <w:lang w:val="en-US"/>
        </w:rPr>
      </w:pPr>
    </w:p>
    <w:p w14:paraId="51C1EFD4" w14:textId="77777777" w:rsidR="00B9353B" w:rsidRDefault="00B9353B" w:rsidP="00E44283">
      <w:pPr>
        <w:spacing w:line="240" w:lineRule="exact"/>
        <w:ind w:left="720" w:right="-58" w:hanging="720"/>
        <w:jc w:val="thaiDistribute"/>
        <w:rPr>
          <w:rFonts w:ascii="CordiaUPC" w:hAnsi="CordiaUPC" w:cs="CordiaUPC"/>
          <w:sz w:val="26"/>
          <w:szCs w:val="26"/>
          <w:lang w:val="en-US"/>
        </w:rPr>
      </w:pPr>
    </w:p>
    <w:p w14:paraId="48F37737" w14:textId="77777777" w:rsidR="00B9353B" w:rsidRDefault="00B9353B" w:rsidP="00E44283">
      <w:pPr>
        <w:spacing w:line="240" w:lineRule="exact"/>
        <w:ind w:left="720" w:right="-58" w:hanging="720"/>
        <w:jc w:val="thaiDistribute"/>
        <w:rPr>
          <w:rFonts w:ascii="CordiaUPC" w:hAnsi="CordiaUPC" w:cs="CordiaUPC"/>
          <w:sz w:val="26"/>
          <w:szCs w:val="26"/>
          <w:lang w:val="en-US"/>
        </w:rPr>
      </w:pPr>
    </w:p>
    <w:p w14:paraId="610CA1ED" w14:textId="7E38CA9F" w:rsidR="00B9353B" w:rsidRDefault="00B9353B" w:rsidP="00E44283">
      <w:pPr>
        <w:spacing w:line="240" w:lineRule="exact"/>
        <w:ind w:left="720" w:right="-58" w:hanging="720"/>
        <w:jc w:val="thaiDistribute"/>
        <w:rPr>
          <w:rFonts w:ascii="CordiaUPC" w:hAnsi="CordiaUPC" w:cs="CordiaUPC"/>
          <w:sz w:val="26"/>
          <w:szCs w:val="26"/>
          <w:lang w:val="en-US"/>
        </w:rPr>
      </w:pPr>
    </w:p>
    <w:p w14:paraId="63C22D45" w14:textId="2B4FA57B" w:rsidR="00B0576E" w:rsidRDefault="00B0576E" w:rsidP="00E44283">
      <w:pPr>
        <w:spacing w:line="240" w:lineRule="exact"/>
        <w:ind w:left="720" w:right="-58" w:hanging="720"/>
        <w:jc w:val="thaiDistribute"/>
        <w:rPr>
          <w:rFonts w:ascii="CordiaUPC" w:hAnsi="CordiaUPC" w:cs="CordiaUPC"/>
          <w:sz w:val="26"/>
          <w:szCs w:val="26"/>
          <w:lang w:val="en-US"/>
        </w:rPr>
      </w:pPr>
    </w:p>
    <w:p w14:paraId="298C2B5D" w14:textId="016853CC" w:rsidR="00B0576E" w:rsidRDefault="00B0576E" w:rsidP="00E44283">
      <w:pPr>
        <w:spacing w:line="240" w:lineRule="exact"/>
        <w:ind w:left="720" w:right="-58" w:hanging="720"/>
        <w:jc w:val="thaiDistribute"/>
        <w:rPr>
          <w:rFonts w:ascii="CordiaUPC" w:hAnsi="CordiaUPC" w:cs="CordiaUPC"/>
          <w:sz w:val="26"/>
          <w:szCs w:val="26"/>
          <w:lang w:val="en-US"/>
        </w:rPr>
      </w:pPr>
    </w:p>
    <w:p w14:paraId="1A6377C1" w14:textId="77777777" w:rsidR="00B0576E" w:rsidRDefault="00B0576E" w:rsidP="00E44283">
      <w:pPr>
        <w:spacing w:line="240" w:lineRule="exact"/>
        <w:ind w:left="720" w:right="-58" w:hanging="720"/>
        <w:jc w:val="thaiDistribute"/>
        <w:rPr>
          <w:rFonts w:ascii="CordiaUPC" w:hAnsi="CordiaUPC" w:cs="CordiaUPC"/>
          <w:sz w:val="26"/>
          <w:szCs w:val="26"/>
          <w:lang w:val="en-US"/>
        </w:rPr>
      </w:pPr>
    </w:p>
    <w:p w14:paraId="51BC13CD" w14:textId="77777777" w:rsidR="00B9353B" w:rsidRDefault="00B9353B" w:rsidP="00E44283">
      <w:pPr>
        <w:spacing w:line="240" w:lineRule="exact"/>
        <w:ind w:left="720" w:right="-58" w:hanging="720"/>
        <w:jc w:val="thaiDistribute"/>
        <w:rPr>
          <w:rFonts w:ascii="CordiaUPC" w:hAnsi="CordiaUPC" w:cs="CordiaUPC"/>
          <w:sz w:val="26"/>
          <w:szCs w:val="26"/>
          <w:lang w:val="en-US"/>
        </w:rPr>
      </w:pPr>
    </w:p>
    <w:p w14:paraId="286F9F86" w14:textId="77777777" w:rsidR="00B9353B" w:rsidRDefault="00B9353B" w:rsidP="00E44283">
      <w:pPr>
        <w:spacing w:line="240" w:lineRule="exact"/>
        <w:ind w:left="720" w:right="-58" w:hanging="720"/>
        <w:jc w:val="thaiDistribute"/>
        <w:rPr>
          <w:rFonts w:ascii="CordiaUPC" w:hAnsi="CordiaUPC" w:cs="CordiaUPC"/>
          <w:sz w:val="26"/>
          <w:szCs w:val="26"/>
          <w:lang w:val="en-US"/>
        </w:rPr>
      </w:pPr>
    </w:p>
    <w:p w14:paraId="21EDD2F0" w14:textId="77777777" w:rsidR="00B9353B" w:rsidRDefault="00B9353B" w:rsidP="00E44283">
      <w:pPr>
        <w:spacing w:line="240" w:lineRule="exact"/>
        <w:ind w:left="720" w:right="-58" w:hanging="720"/>
        <w:jc w:val="thaiDistribute"/>
        <w:rPr>
          <w:rFonts w:ascii="CordiaUPC" w:hAnsi="CordiaUPC" w:cs="CordiaUPC"/>
          <w:sz w:val="26"/>
          <w:szCs w:val="26"/>
          <w:lang w:val="en-US"/>
        </w:rPr>
      </w:pPr>
    </w:p>
    <w:p w14:paraId="202C31DF" w14:textId="77777777" w:rsidR="00B9353B" w:rsidRDefault="00B9353B" w:rsidP="00E44283">
      <w:pPr>
        <w:spacing w:line="240" w:lineRule="exact"/>
        <w:ind w:left="720" w:right="-58" w:hanging="720"/>
        <w:jc w:val="thaiDistribute"/>
        <w:rPr>
          <w:rFonts w:ascii="CordiaUPC" w:hAnsi="CordiaUPC" w:cs="CordiaUPC"/>
          <w:sz w:val="26"/>
          <w:szCs w:val="26"/>
          <w:lang w:val="en-US"/>
        </w:rPr>
      </w:pPr>
    </w:p>
    <w:p w14:paraId="3348B5DB" w14:textId="77777777" w:rsidR="00B9353B" w:rsidRDefault="00B9353B" w:rsidP="000872A7">
      <w:pPr>
        <w:spacing w:line="240" w:lineRule="exact"/>
        <w:ind w:right="-58"/>
        <w:jc w:val="thaiDistribute"/>
        <w:rPr>
          <w:rFonts w:ascii="CordiaUPC" w:hAnsi="CordiaUPC" w:cs="CordiaUPC"/>
          <w:sz w:val="26"/>
          <w:szCs w:val="26"/>
          <w:lang w:val="en-US"/>
        </w:rPr>
      </w:pPr>
    </w:p>
    <w:p w14:paraId="4979A27F" w14:textId="206DE722" w:rsidR="004D5891" w:rsidRPr="00E44283" w:rsidRDefault="00CB72CA" w:rsidP="00E44283">
      <w:pPr>
        <w:spacing w:line="240" w:lineRule="exact"/>
        <w:ind w:left="720" w:right="-58" w:hanging="720"/>
        <w:jc w:val="thaiDistribute"/>
        <w:rPr>
          <w:rFonts w:ascii="CordiaUPC" w:hAnsi="CordiaUPC" w:cs="CordiaUPC"/>
          <w:sz w:val="26"/>
          <w:szCs w:val="26"/>
        </w:rPr>
      </w:pPr>
      <w:r w:rsidRPr="00E44283">
        <w:rPr>
          <w:rFonts w:ascii="CordiaUPC" w:hAnsi="CordiaUPC" w:cs="CordiaUPC" w:hint="cs"/>
          <w:sz w:val="26"/>
          <w:szCs w:val="26"/>
          <w:lang w:val="en-US"/>
        </w:rPr>
        <w:t>3</w:t>
      </w:r>
      <w:r w:rsidR="00AC4D59">
        <w:rPr>
          <w:rFonts w:ascii="CordiaUPC" w:hAnsi="CordiaUPC" w:cs="CordiaUPC"/>
          <w:sz w:val="26"/>
          <w:szCs w:val="26"/>
          <w:lang w:val="en-US"/>
        </w:rPr>
        <w:t>5</w:t>
      </w:r>
      <w:r w:rsidR="004D5891" w:rsidRPr="00E44283">
        <w:rPr>
          <w:rFonts w:ascii="CordiaUPC" w:hAnsi="CordiaUPC" w:cs="CordiaUPC" w:hint="cs"/>
          <w:sz w:val="26"/>
          <w:szCs w:val="26"/>
          <w:lang w:val="en-US"/>
        </w:rPr>
        <w:t>.2.3</w:t>
      </w:r>
      <w:r w:rsidR="004D5891" w:rsidRPr="00E44283">
        <w:rPr>
          <w:rFonts w:ascii="CordiaUPC" w:hAnsi="CordiaUPC" w:cs="CordiaUPC" w:hint="cs"/>
          <w:sz w:val="26"/>
          <w:szCs w:val="26"/>
          <w:lang w:val="en-US"/>
        </w:rPr>
        <w:tab/>
      </w:r>
      <w:r w:rsidR="004D5891" w:rsidRPr="00E44283">
        <w:rPr>
          <w:rFonts w:ascii="CordiaUPC" w:hAnsi="CordiaUPC" w:cs="CordiaUPC" w:hint="cs"/>
          <w:sz w:val="26"/>
          <w:szCs w:val="26"/>
        </w:rPr>
        <w:t xml:space="preserve">Significant balances between the Bank and its subsidiaries, and their key management personnel as at </w:t>
      </w:r>
      <w:r w:rsidR="00791D2B">
        <w:rPr>
          <w:rFonts w:ascii="CordiaUPC" w:hAnsi="CordiaUPC" w:cs="CordiaUPC"/>
          <w:sz w:val="26"/>
          <w:szCs w:val="26"/>
          <w:shd w:val="clear" w:color="auto" w:fill="FFFFFF"/>
        </w:rPr>
        <w:t xml:space="preserve">30 June 2021 and </w:t>
      </w:r>
      <w:r w:rsidR="00791D2B" w:rsidRPr="00E44283">
        <w:rPr>
          <w:rFonts w:ascii="CordiaUPC" w:hAnsi="CordiaUPC" w:cs="CordiaUPC" w:hint="cs"/>
          <w:color w:val="000000"/>
          <w:sz w:val="26"/>
          <w:szCs w:val="26"/>
          <w:lang w:val="en-US" w:eastAsia="en-GB" w:bidi="th-TH"/>
        </w:rPr>
        <w:t>31 December 2020</w:t>
      </w:r>
      <w:r w:rsidR="004D5891" w:rsidRPr="00E44283">
        <w:rPr>
          <w:rFonts w:ascii="CordiaUPC" w:hAnsi="CordiaUPC" w:cs="CordiaUPC" w:hint="cs"/>
          <w:sz w:val="26"/>
          <w:szCs w:val="26"/>
          <w:lang w:val="en-US"/>
        </w:rPr>
        <w:t xml:space="preserve"> </w:t>
      </w:r>
      <w:r w:rsidR="004D5891" w:rsidRPr="00E44283">
        <w:rPr>
          <w:rFonts w:ascii="CordiaUPC" w:hAnsi="CordiaUPC" w:cs="CordiaUPC" w:hint="cs"/>
          <w:sz w:val="26"/>
          <w:szCs w:val="26"/>
        </w:rPr>
        <w:t>were as follows:</w:t>
      </w:r>
    </w:p>
    <w:p w14:paraId="697438CE" w14:textId="77777777" w:rsidR="00132344" w:rsidRPr="00E44283" w:rsidRDefault="00132344" w:rsidP="00E44283">
      <w:pPr>
        <w:spacing w:line="240" w:lineRule="exact"/>
        <w:ind w:left="720" w:right="-58" w:hanging="720"/>
        <w:jc w:val="thaiDistribute"/>
        <w:rPr>
          <w:rFonts w:ascii="CordiaUPC" w:hAnsi="CordiaUPC" w:cs="CordiaUPC"/>
          <w:sz w:val="26"/>
          <w:szCs w:val="26"/>
        </w:rPr>
      </w:pPr>
    </w:p>
    <w:tbl>
      <w:tblPr>
        <w:tblW w:w="9317" w:type="dxa"/>
        <w:tblInd w:w="612" w:type="dxa"/>
        <w:tblLayout w:type="fixed"/>
        <w:tblLook w:val="0000" w:firstRow="0" w:lastRow="0" w:firstColumn="0" w:lastColumn="0" w:noHBand="0" w:noVBand="0"/>
      </w:tblPr>
      <w:tblGrid>
        <w:gridCol w:w="3888"/>
        <w:gridCol w:w="1357"/>
        <w:gridCol w:w="1357"/>
        <w:gridCol w:w="1357"/>
        <w:gridCol w:w="1358"/>
      </w:tblGrid>
      <w:tr w:rsidR="004D5891" w:rsidRPr="00E44283" w14:paraId="5AC36E8F" w14:textId="77777777" w:rsidTr="0078523A">
        <w:tc>
          <w:tcPr>
            <w:tcW w:w="3888" w:type="dxa"/>
            <w:vAlign w:val="bottom"/>
          </w:tcPr>
          <w:p w14:paraId="5A5BB8AD" w14:textId="77777777" w:rsidR="004D5891" w:rsidRPr="00E44283" w:rsidRDefault="004D5891" w:rsidP="00E44283">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0BC8BD30" w14:textId="77777777" w:rsidR="004D5891" w:rsidRPr="00E44283" w:rsidRDefault="004D5891" w:rsidP="00E44283">
            <w:pPr>
              <w:spacing w:line="240" w:lineRule="exact"/>
              <w:ind w:left="-99" w:right="-115"/>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c>
          <w:tcPr>
            <w:tcW w:w="2715" w:type="dxa"/>
            <w:gridSpan w:val="2"/>
            <w:vAlign w:val="bottom"/>
          </w:tcPr>
          <w:p w14:paraId="2F0E82FA" w14:textId="77777777" w:rsidR="004D5891" w:rsidRPr="00E44283" w:rsidRDefault="004D5891" w:rsidP="00E44283">
            <w:pPr>
              <w:spacing w:line="240" w:lineRule="exact"/>
              <w:ind w:left="-18" w:right="-18"/>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791D2B" w:rsidRPr="00E44283" w14:paraId="489BCE94" w14:textId="77777777" w:rsidTr="0078523A">
        <w:tc>
          <w:tcPr>
            <w:tcW w:w="3888" w:type="dxa"/>
            <w:vAlign w:val="bottom"/>
          </w:tcPr>
          <w:p w14:paraId="154E661C" w14:textId="77777777" w:rsidR="00791D2B" w:rsidRPr="00E44283" w:rsidRDefault="00791D2B" w:rsidP="00791D2B">
            <w:pPr>
              <w:tabs>
                <w:tab w:val="left" w:pos="0"/>
              </w:tabs>
              <w:spacing w:line="240" w:lineRule="exact"/>
              <w:ind w:left="567"/>
              <w:rPr>
                <w:rFonts w:ascii="CordiaUPC" w:hAnsi="CordiaUPC" w:cs="CordiaUPC"/>
                <w:sz w:val="26"/>
                <w:szCs w:val="26"/>
                <w:lang w:val="en-US"/>
              </w:rPr>
            </w:pPr>
          </w:p>
        </w:tc>
        <w:tc>
          <w:tcPr>
            <w:tcW w:w="1357" w:type="dxa"/>
            <w:vAlign w:val="bottom"/>
          </w:tcPr>
          <w:p w14:paraId="7BAFF285" w14:textId="390C6B4B" w:rsidR="00791D2B" w:rsidRPr="00E44283" w:rsidRDefault="00791D2B" w:rsidP="00791D2B">
            <w:pPr>
              <w:spacing w:line="240" w:lineRule="exact"/>
              <w:ind w:right="-45"/>
              <w:jc w:val="center"/>
              <w:rPr>
                <w:rFonts w:ascii="CordiaUPC" w:hAnsi="CordiaUPC" w:cs="CordiaUPC"/>
                <w:sz w:val="26"/>
                <w:szCs w:val="26"/>
                <w:lang w:val="en-US"/>
              </w:rPr>
            </w:pPr>
            <w:r>
              <w:rPr>
                <w:rFonts w:ascii="CordiaUPC" w:hAnsi="CordiaUPC" w:cs="CordiaUPC"/>
                <w:sz w:val="26"/>
                <w:szCs w:val="26"/>
                <w:shd w:val="clear" w:color="auto" w:fill="FFFFFF"/>
              </w:rPr>
              <w:t>30 June</w:t>
            </w:r>
          </w:p>
        </w:tc>
        <w:tc>
          <w:tcPr>
            <w:tcW w:w="1357" w:type="dxa"/>
            <w:vAlign w:val="bottom"/>
          </w:tcPr>
          <w:p w14:paraId="27F7DAEB" w14:textId="51163A5F"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color w:val="000000"/>
                <w:sz w:val="26"/>
                <w:szCs w:val="26"/>
                <w:lang w:val="en-US" w:eastAsia="en-GB" w:bidi="th-TH"/>
              </w:rPr>
              <w:t>31 December</w:t>
            </w:r>
          </w:p>
        </w:tc>
        <w:tc>
          <w:tcPr>
            <w:tcW w:w="1357" w:type="dxa"/>
            <w:vAlign w:val="bottom"/>
          </w:tcPr>
          <w:p w14:paraId="6A9633EC" w14:textId="51FC5C0F" w:rsidR="00791D2B" w:rsidRPr="00E44283" w:rsidRDefault="00791D2B" w:rsidP="00791D2B">
            <w:pPr>
              <w:spacing w:line="240" w:lineRule="exact"/>
              <w:ind w:right="-45"/>
              <w:jc w:val="center"/>
              <w:rPr>
                <w:rFonts w:ascii="CordiaUPC" w:hAnsi="CordiaUPC" w:cs="CordiaUPC"/>
                <w:sz w:val="26"/>
                <w:szCs w:val="26"/>
                <w:lang w:val="en-US"/>
              </w:rPr>
            </w:pPr>
            <w:r>
              <w:rPr>
                <w:rFonts w:ascii="CordiaUPC" w:hAnsi="CordiaUPC" w:cs="CordiaUPC"/>
                <w:sz w:val="26"/>
                <w:szCs w:val="26"/>
                <w:shd w:val="clear" w:color="auto" w:fill="FFFFFF"/>
              </w:rPr>
              <w:t>30 June</w:t>
            </w:r>
          </w:p>
        </w:tc>
        <w:tc>
          <w:tcPr>
            <w:tcW w:w="1358" w:type="dxa"/>
            <w:vAlign w:val="bottom"/>
          </w:tcPr>
          <w:p w14:paraId="1F52DAAC" w14:textId="7EB68C6F"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color w:val="000000"/>
                <w:sz w:val="26"/>
                <w:szCs w:val="26"/>
                <w:lang w:val="en-US" w:eastAsia="en-GB" w:bidi="th-TH"/>
              </w:rPr>
              <w:t>31 December</w:t>
            </w:r>
          </w:p>
        </w:tc>
      </w:tr>
      <w:tr w:rsidR="00791D2B" w:rsidRPr="00E44283" w14:paraId="53BAF75C" w14:textId="77777777" w:rsidTr="0078523A">
        <w:tc>
          <w:tcPr>
            <w:tcW w:w="3888" w:type="dxa"/>
            <w:vAlign w:val="bottom"/>
          </w:tcPr>
          <w:p w14:paraId="1F5C4FCD" w14:textId="77777777" w:rsidR="00791D2B" w:rsidRPr="00E44283" w:rsidRDefault="00791D2B" w:rsidP="00791D2B">
            <w:pPr>
              <w:tabs>
                <w:tab w:val="left" w:pos="0"/>
              </w:tabs>
              <w:spacing w:line="240" w:lineRule="exact"/>
              <w:ind w:left="567"/>
              <w:rPr>
                <w:rFonts w:ascii="CordiaUPC" w:hAnsi="CordiaUPC" w:cs="CordiaUPC"/>
                <w:sz w:val="26"/>
                <w:szCs w:val="26"/>
                <w:lang w:val="en-US"/>
              </w:rPr>
            </w:pPr>
          </w:p>
        </w:tc>
        <w:tc>
          <w:tcPr>
            <w:tcW w:w="1357" w:type="dxa"/>
            <w:vAlign w:val="bottom"/>
          </w:tcPr>
          <w:p w14:paraId="336E2E3C" w14:textId="3C3671F0" w:rsidR="00791D2B" w:rsidRPr="00E44283" w:rsidRDefault="00791D2B" w:rsidP="00791D2B">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357" w:type="dxa"/>
            <w:vAlign w:val="bottom"/>
          </w:tcPr>
          <w:p w14:paraId="24F08792" w14:textId="0FBDE885"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c>
          <w:tcPr>
            <w:tcW w:w="1357" w:type="dxa"/>
            <w:vAlign w:val="bottom"/>
          </w:tcPr>
          <w:p w14:paraId="3A8DA25D" w14:textId="038DF21D" w:rsidR="00791D2B" w:rsidRPr="00E44283" w:rsidRDefault="00791D2B" w:rsidP="00791D2B">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358" w:type="dxa"/>
            <w:vAlign w:val="bottom"/>
          </w:tcPr>
          <w:p w14:paraId="669A97B5" w14:textId="778DF40F"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r>
      <w:tr w:rsidR="004D5891" w:rsidRPr="00E44283" w14:paraId="170A8516" w14:textId="77777777" w:rsidTr="0078523A">
        <w:tc>
          <w:tcPr>
            <w:tcW w:w="3888" w:type="dxa"/>
            <w:vAlign w:val="bottom"/>
          </w:tcPr>
          <w:p w14:paraId="1C50D24B" w14:textId="77777777" w:rsidR="004D5891" w:rsidRPr="00E44283" w:rsidRDefault="004D5891" w:rsidP="00E44283">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63A04882" w14:textId="77777777" w:rsidR="004D5891" w:rsidRPr="00E44283" w:rsidRDefault="004D5891" w:rsidP="00E44283">
            <w:pPr>
              <w:tabs>
                <w:tab w:val="decimal" w:pos="792"/>
              </w:tabs>
              <w:spacing w:line="240" w:lineRule="exact"/>
              <w:ind w:left="-99" w:right="-115"/>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9A4FD7" w:rsidRPr="00E44283" w14:paraId="1B71F593" w14:textId="77777777" w:rsidTr="0078523A">
        <w:tc>
          <w:tcPr>
            <w:tcW w:w="3888" w:type="dxa"/>
            <w:vAlign w:val="bottom"/>
          </w:tcPr>
          <w:p w14:paraId="09A05903"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 xml:space="preserve">Loans to customers and accrued </w:t>
            </w:r>
          </w:p>
          <w:p w14:paraId="67838E85"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 xml:space="preserve">   interest receivables, net</w:t>
            </w:r>
          </w:p>
        </w:tc>
        <w:tc>
          <w:tcPr>
            <w:tcW w:w="1357" w:type="dxa"/>
            <w:vAlign w:val="bottom"/>
          </w:tcPr>
          <w:p w14:paraId="3CFF7AA1" w14:textId="70BED998" w:rsidR="009A4FD7" w:rsidRPr="00B5436A" w:rsidRDefault="009A4FD7" w:rsidP="009A4FD7">
            <w:pPr>
              <w:tabs>
                <w:tab w:val="decimal" w:pos="911"/>
              </w:tabs>
              <w:spacing w:line="240" w:lineRule="exact"/>
              <w:ind w:right="-45"/>
              <w:rPr>
                <w:rFonts w:ascii="CordiaUPC" w:hAnsi="CordiaUPC" w:cs="CordiaUPC"/>
                <w:sz w:val="26"/>
                <w:szCs w:val="26"/>
                <w:lang w:val="en-US"/>
              </w:rPr>
            </w:pPr>
            <w:r w:rsidRPr="00B5436A">
              <w:rPr>
                <w:rFonts w:ascii="CordiaUPC" w:eastAsia="Times New Roman" w:hAnsi="CordiaUPC" w:cs="CordiaUPC"/>
                <w:sz w:val="26"/>
                <w:szCs w:val="26"/>
              </w:rPr>
              <w:t>7</w:t>
            </w:r>
            <w:r w:rsidR="008E616C" w:rsidRPr="00B5436A">
              <w:rPr>
                <w:rFonts w:ascii="CordiaUPC" w:eastAsia="Times New Roman" w:hAnsi="CordiaUPC" w:cs="CordiaUPC"/>
                <w:sz w:val="26"/>
                <w:szCs w:val="26"/>
              </w:rPr>
              <w:t>2</w:t>
            </w:r>
          </w:p>
        </w:tc>
        <w:tc>
          <w:tcPr>
            <w:tcW w:w="1357" w:type="dxa"/>
            <w:vAlign w:val="bottom"/>
          </w:tcPr>
          <w:p w14:paraId="30104510" w14:textId="342F13E8" w:rsidR="009A4FD7" w:rsidRPr="00B5436A" w:rsidRDefault="009A4FD7" w:rsidP="009A4FD7">
            <w:pPr>
              <w:tabs>
                <w:tab w:val="decimal" w:pos="911"/>
              </w:tabs>
              <w:spacing w:line="240" w:lineRule="exact"/>
              <w:ind w:right="-45"/>
              <w:rPr>
                <w:rFonts w:ascii="CordiaUPC" w:hAnsi="CordiaUPC" w:cs="CordiaUPC"/>
                <w:sz w:val="26"/>
                <w:szCs w:val="26"/>
                <w:lang w:val="en-US"/>
              </w:rPr>
            </w:pPr>
            <w:r w:rsidRPr="00B5436A">
              <w:rPr>
                <w:rFonts w:ascii="CordiaUPC" w:eastAsia="Times New Roman" w:hAnsi="CordiaUPC" w:cs="CordiaUPC"/>
                <w:sz w:val="26"/>
                <w:szCs w:val="26"/>
              </w:rPr>
              <w:t>91</w:t>
            </w:r>
          </w:p>
        </w:tc>
        <w:tc>
          <w:tcPr>
            <w:tcW w:w="1357" w:type="dxa"/>
            <w:vAlign w:val="bottom"/>
          </w:tcPr>
          <w:p w14:paraId="7B3630BB" w14:textId="0B877D85" w:rsidR="009A4FD7" w:rsidRPr="00B5436A" w:rsidRDefault="008E616C" w:rsidP="009A4FD7">
            <w:pPr>
              <w:tabs>
                <w:tab w:val="decimal" w:pos="911"/>
              </w:tabs>
              <w:spacing w:line="240" w:lineRule="exact"/>
              <w:ind w:right="-45"/>
              <w:rPr>
                <w:rFonts w:ascii="CordiaUPC" w:hAnsi="CordiaUPC" w:cs="CordiaUPC"/>
                <w:sz w:val="26"/>
                <w:szCs w:val="26"/>
                <w:lang w:val="en-US"/>
              </w:rPr>
            </w:pPr>
            <w:r w:rsidRPr="00B5436A">
              <w:rPr>
                <w:rFonts w:ascii="CordiaUPC" w:eastAsia="Times New Roman" w:hAnsi="CordiaUPC" w:cs="CordiaUPC"/>
                <w:sz w:val="26"/>
                <w:szCs w:val="26"/>
              </w:rPr>
              <w:t>31</w:t>
            </w:r>
          </w:p>
        </w:tc>
        <w:tc>
          <w:tcPr>
            <w:tcW w:w="1358" w:type="dxa"/>
            <w:vAlign w:val="bottom"/>
          </w:tcPr>
          <w:p w14:paraId="68F85F6E" w14:textId="0BC5F079"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31</w:t>
            </w:r>
          </w:p>
        </w:tc>
      </w:tr>
      <w:tr w:rsidR="009A4FD7" w:rsidRPr="00E44283" w14:paraId="7B054FDA" w14:textId="77777777" w:rsidTr="0078523A">
        <w:tc>
          <w:tcPr>
            <w:tcW w:w="3888" w:type="dxa"/>
            <w:vAlign w:val="bottom"/>
          </w:tcPr>
          <w:p w14:paraId="7DE6D07B"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Deposits</w:t>
            </w:r>
          </w:p>
        </w:tc>
        <w:tc>
          <w:tcPr>
            <w:tcW w:w="1357" w:type="dxa"/>
            <w:vAlign w:val="bottom"/>
          </w:tcPr>
          <w:p w14:paraId="1AD8F4D9" w14:textId="7FACA989" w:rsidR="009A4FD7" w:rsidRPr="000929CB"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739</w:t>
            </w:r>
          </w:p>
        </w:tc>
        <w:tc>
          <w:tcPr>
            <w:tcW w:w="1357" w:type="dxa"/>
            <w:vAlign w:val="bottom"/>
          </w:tcPr>
          <w:p w14:paraId="1035ED8B" w14:textId="6F709A3D" w:rsidR="009A4FD7" w:rsidRPr="000929CB" w:rsidRDefault="009A4FD7" w:rsidP="009A4FD7">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692</w:t>
            </w:r>
          </w:p>
        </w:tc>
        <w:tc>
          <w:tcPr>
            <w:tcW w:w="1357" w:type="dxa"/>
            <w:vAlign w:val="bottom"/>
          </w:tcPr>
          <w:p w14:paraId="7FE6B69F" w14:textId="2A26E3C2" w:rsidR="009A4FD7" w:rsidRPr="000929CB"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461</w:t>
            </w:r>
          </w:p>
        </w:tc>
        <w:tc>
          <w:tcPr>
            <w:tcW w:w="1358" w:type="dxa"/>
            <w:vAlign w:val="bottom"/>
          </w:tcPr>
          <w:p w14:paraId="50F8FCC1" w14:textId="7BF808EE" w:rsidR="009A4FD7" w:rsidRPr="00E44283" w:rsidRDefault="009A4FD7" w:rsidP="009A4FD7">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418</w:t>
            </w:r>
          </w:p>
        </w:tc>
      </w:tr>
    </w:tbl>
    <w:p w14:paraId="6696CAB2" w14:textId="4BE5D5C6" w:rsidR="0078005C" w:rsidRDefault="0078005C">
      <w:pPr>
        <w:spacing w:line="240" w:lineRule="auto"/>
        <w:rPr>
          <w:rFonts w:ascii="CordiaUPC" w:hAnsi="CordiaUPC" w:cs="CordiaUPC"/>
          <w:sz w:val="26"/>
          <w:szCs w:val="26"/>
          <w:lang w:val="en-US"/>
        </w:rPr>
      </w:pPr>
    </w:p>
    <w:p w14:paraId="1F606CB8" w14:textId="478702CF" w:rsidR="004D5891" w:rsidRPr="00E44283" w:rsidRDefault="00CB72CA" w:rsidP="00E44283">
      <w:pPr>
        <w:tabs>
          <w:tab w:val="decimal" w:pos="8550"/>
        </w:tabs>
        <w:spacing w:line="240" w:lineRule="exact"/>
        <w:ind w:left="720" w:right="-58" w:hanging="720"/>
        <w:jc w:val="thaiDistribute"/>
        <w:rPr>
          <w:rFonts w:ascii="CordiaUPC" w:hAnsi="CordiaUPC" w:cs="CordiaUPC"/>
          <w:sz w:val="26"/>
          <w:szCs w:val="26"/>
          <w:lang w:val="en-US"/>
        </w:rPr>
      </w:pPr>
      <w:r w:rsidRPr="00E44283">
        <w:rPr>
          <w:rFonts w:ascii="CordiaUPC" w:hAnsi="CordiaUPC" w:cs="CordiaUPC" w:hint="cs"/>
          <w:sz w:val="26"/>
          <w:szCs w:val="26"/>
          <w:lang w:val="en-US"/>
        </w:rPr>
        <w:t>3</w:t>
      </w:r>
      <w:r w:rsidR="00AC4D59">
        <w:rPr>
          <w:rFonts w:ascii="CordiaUPC" w:hAnsi="CordiaUPC" w:cs="CordiaUPC"/>
          <w:sz w:val="26"/>
          <w:szCs w:val="26"/>
          <w:lang w:val="en-US"/>
        </w:rPr>
        <w:t>5</w:t>
      </w:r>
      <w:r w:rsidR="004D5891" w:rsidRPr="00E44283">
        <w:rPr>
          <w:rFonts w:ascii="CordiaUPC" w:hAnsi="CordiaUPC" w:cs="CordiaUPC" w:hint="cs"/>
          <w:sz w:val="26"/>
          <w:szCs w:val="26"/>
          <w:lang w:val="en-US"/>
        </w:rPr>
        <w:t>.2.4</w:t>
      </w:r>
      <w:r w:rsidR="004D5891" w:rsidRPr="00E44283">
        <w:rPr>
          <w:rFonts w:ascii="CordiaUPC" w:hAnsi="CordiaUPC" w:cs="CordiaUPC" w:hint="cs"/>
          <w:sz w:val="26"/>
          <w:szCs w:val="26"/>
          <w:lang w:val="en-US"/>
        </w:rPr>
        <w:tab/>
        <w:t>Significant balances between the Bank and its subsidiaries, and other related parties</w:t>
      </w:r>
      <w:r w:rsidR="004D5891" w:rsidRPr="00E44283">
        <w:rPr>
          <w:rFonts w:ascii="CordiaUPC" w:hAnsi="CordiaUPC" w:cs="CordiaUPC" w:hint="cs"/>
          <w:sz w:val="26"/>
          <w:szCs w:val="26"/>
        </w:rPr>
        <w:t xml:space="preserve"> as at </w:t>
      </w:r>
      <w:r w:rsidR="00791D2B">
        <w:rPr>
          <w:rFonts w:ascii="CordiaUPC" w:hAnsi="CordiaUPC" w:cs="CordiaUPC"/>
          <w:sz w:val="26"/>
          <w:szCs w:val="26"/>
          <w:shd w:val="clear" w:color="auto" w:fill="FFFFFF"/>
        </w:rPr>
        <w:t xml:space="preserve">30 June 2021 and </w:t>
      </w:r>
      <w:r w:rsidR="00791D2B">
        <w:rPr>
          <w:rFonts w:ascii="CordiaUPC" w:hAnsi="CordiaUPC" w:cs="CordiaUPC"/>
          <w:sz w:val="26"/>
          <w:szCs w:val="26"/>
          <w:shd w:val="clear" w:color="auto" w:fill="FFFFFF"/>
        </w:rPr>
        <w:br/>
      </w:r>
      <w:r w:rsidR="00791D2B" w:rsidRPr="00E44283">
        <w:rPr>
          <w:rFonts w:ascii="CordiaUPC" w:hAnsi="CordiaUPC" w:cs="CordiaUPC" w:hint="cs"/>
          <w:color w:val="000000"/>
          <w:sz w:val="26"/>
          <w:szCs w:val="26"/>
          <w:lang w:val="en-US" w:eastAsia="en-GB" w:bidi="th-TH"/>
        </w:rPr>
        <w:t>31 December 2020</w:t>
      </w:r>
      <w:r w:rsidR="004D5891" w:rsidRPr="00E44283">
        <w:rPr>
          <w:rFonts w:ascii="CordiaUPC" w:hAnsi="CordiaUPC" w:cs="CordiaUPC" w:hint="cs"/>
          <w:sz w:val="26"/>
          <w:szCs w:val="26"/>
          <w:lang w:val="en-US"/>
        </w:rPr>
        <w:t xml:space="preserve"> were as follows:</w:t>
      </w:r>
    </w:p>
    <w:p w14:paraId="51379F64" w14:textId="77777777" w:rsidR="004D5891" w:rsidRPr="00E44283" w:rsidRDefault="004D5891" w:rsidP="00E44283">
      <w:pPr>
        <w:spacing w:line="240" w:lineRule="exact"/>
        <w:ind w:left="1267" w:right="-58" w:hanging="720"/>
        <w:jc w:val="thaiDistribute"/>
        <w:rPr>
          <w:rFonts w:ascii="CordiaUPC" w:hAnsi="CordiaUPC" w:cs="CordiaUPC"/>
          <w:sz w:val="26"/>
          <w:szCs w:val="26"/>
          <w:lang w:val="en-US"/>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4D5891" w:rsidRPr="00E44283" w14:paraId="731B1CD0" w14:textId="77777777" w:rsidTr="0078523A">
        <w:tc>
          <w:tcPr>
            <w:tcW w:w="4100" w:type="dxa"/>
            <w:vAlign w:val="bottom"/>
          </w:tcPr>
          <w:p w14:paraId="5DEAA348" w14:textId="77777777" w:rsidR="004D5891" w:rsidRPr="00E44283" w:rsidRDefault="004D5891" w:rsidP="00E44283">
            <w:pPr>
              <w:tabs>
                <w:tab w:val="left" w:pos="580"/>
              </w:tabs>
              <w:spacing w:line="240" w:lineRule="exact"/>
              <w:ind w:left="567"/>
              <w:rPr>
                <w:rFonts w:ascii="CordiaUPC" w:hAnsi="CordiaUPC" w:cs="CordiaUPC"/>
                <w:sz w:val="26"/>
                <w:szCs w:val="26"/>
                <w:lang w:val="en-US"/>
              </w:rPr>
            </w:pPr>
          </w:p>
        </w:tc>
        <w:tc>
          <w:tcPr>
            <w:tcW w:w="2394" w:type="dxa"/>
            <w:gridSpan w:val="2"/>
            <w:vAlign w:val="bottom"/>
          </w:tcPr>
          <w:p w14:paraId="0D86E6D6" w14:textId="77777777" w:rsidR="004D5891" w:rsidRPr="00E44283" w:rsidRDefault="004D5891" w:rsidP="00E44283">
            <w:pPr>
              <w:spacing w:line="240" w:lineRule="exact"/>
              <w:ind w:left="-99" w:right="-142"/>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c>
          <w:tcPr>
            <w:tcW w:w="2715" w:type="dxa"/>
            <w:gridSpan w:val="2"/>
            <w:vAlign w:val="bottom"/>
          </w:tcPr>
          <w:p w14:paraId="0B5265E1" w14:textId="77777777" w:rsidR="004D5891" w:rsidRPr="00E44283" w:rsidRDefault="004D5891" w:rsidP="00E44283">
            <w:pPr>
              <w:spacing w:line="240" w:lineRule="exact"/>
              <w:ind w:left="-18" w:right="-18"/>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791D2B" w:rsidRPr="00E44283" w14:paraId="3A5D792F" w14:textId="77777777" w:rsidTr="0078523A">
        <w:tc>
          <w:tcPr>
            <w:tcW w:w="4100" w:type="dxa"/>
            <w:vAlign w:val="bottom"/>
          </w:tcPr>
          <w:p w14:paraId="03493B7D" w14:textId="77777777" w:rsidR="00791D2B" w:rsidRPr="00E44283" w:rsidRDefault="00791D2B" w:rsidP="00791D2B">
            <w:pPr>
              <w:tabs>
                <w:tab w:val="left" w:pos="0"/>
              </w:tabs>
              <w:spacing w:line="240" w:lineRule="exact"/>
              <w:ind w:left="567"/>
              <w:rPr>
                <w:rFonts w:ascii="CordiaUPC" w:hAnsi="CordiaUPC" w:cs="CordiaUPC"/>
                <w:sz w:val="26"/>
                <w:szCs w:val="26"/>
                <w:lang w:val="en-US"/>
              </w:rPr>
            </w:pPr>
          </w:p>
        </w:tc>
        <w:tc>
          <w:tcPr>
            <w:tcW w:w="1134" w:type="dxa"/>
            <w:vAlign w:val="bottom"/>
          </w:tcPr>
          <w:p w14:paraId="2B7BDC9D" w14:textId="2AFC676E" w:rsidR="00791D2B" w:rsidRPr="00E44283" w:rsidRDefault="00791D2B" w:rsidP="00791D2B">
            <w:pPr>
              <w:spacing w:line="240" w:lineRule="exact"/>
              <w:ind w:right="-45"/>
              <w:jc w:val="center"/>
              <w:rPr>
                <w:rFonts w:ascii="CordiaUPC" w:hAnsi="CordiaUPC" w:cs="CordiaUPC"/>
                <w:sz w:val="26"/>
                <w:szCs w:val="26"/>
                <w:lang w:val="en-US"/>
              </w:rPr>
            </w:pPr>
            <w:r>
              <w:rPr>
                <w:rFonts w:ascii="CordiaUPC" w:hAnsi="CordiaUPC" w:cs="CordiaUPC"/>
                <w:sz w:val="26"/>
                <w:szCs w:val="26"/>
                <w:shd w:val="clear" w:color="auto" w:fill="FFFFFF"/>
              </w:rPr>
              <w:t>30 June</w:t>
            </w:r>
          </w:p>
        </w:tc>
        <w:tc>
          <w:tcPr>
            <w:tcW w:w="1260" w:type="dxa"/>
            <w:vAlign w:val="bottom"/>
          </w:tcPr>
          <w:p w14:paraId="49CB4156" w14:textId="3D7BCEBF"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color w:val="000000"/>
                <w:sz w:val="26"/>
                <w:szCs w:val="26"/>
                <w:lang w:val="en-US" w:eastAsia="en-GB" w:bidi="th-TH"/>
              </w:rPr>
              <w:t>31 December</w:t>
            </w:r>
          </w:p>
        </w:tc>
        <w:tc>
          <w:tcPr>
            <w:tcW w:w="1357" w:type="dxa"/>
            <w:vAlign w:val="bottom"/>
          </w:tcPr>
          <w:p w14:paraId="159669F8" w14:textId="7CE37E38" w:rsidR="00791D2B" w:rsidRPr="00E44283" w:rsidRDefault="00791D2B" w:rsidP="00791D2B">
            <w:pPr>
              <w:spacing w:line="240" w:lineRule="exact"/>
              <w:ind w:right="-45"/>
              <w:jc w:val="center"/>
              <w:rPr>
                <w:rFonts w:ascii="CordiaUPC" w:hAnsi="CordiaUPC" w:cs="CordiaUPC"/>
                <w:sz w:val="26"/>
                <w:szCs w:val="26"/>
                <w:lang w:val="en-US"/>
              </w:rPr>
            </w:pPr>
            <w:r>
              <w:rPr>
                <w:rFonts w:ascii="CordiaUPC" w:hAnsi="CordiaUPC" w:cs="CordiaUPC"/>
                <w:sz w:val="26"/>
                <w:szCs w:val="26"/>
                <w:shd w:val="clear" w:color="auto" w:fill="FFFFFF"/>
              </w:rPr>
              <w:t>30 June</w:t>
            </w:r>
          </w:p>
        </w:tc>
        <w:tc>
          <w:tcPr>
            <w:tcW w:w="1358" w:type="dxa"/>
            <w:vAlign w:val="bottom"/>
          </w:tcPr>
          <w:p w14:paraId="466C0DE2" w14:textId="21270845"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color w:val="000000"/>
                <w:sz w:val="26"/>
                <w:szCs w:val="26"/>
                <w:lang w:val="en-US" w:eastAsia="en-GB" w:bidi="th-TH"/>
              </w:rPr>
              <w:t>31 December</w:t>
            </w:r>
          </w:p>
        </w:tc>
      </w:tr>
      <w:tr w:rsidR="00791D2B" w:rsidRPr="00E44283" w14:paraId="1F53FA0B" w14:textId="77777777" w:rsidTr="0078523A">
        <w:tc>
          <w:tcPr>
            <w:tcW w:w="4100" w:type="dxa"/>
            <w:vAlign w:val="bottom"/>
          </w:tcPr>
          <w:p w14:paraId="233B7728" w14:textId="77777777" w:rsidR="00791D2B" w:rsidRPr="00E44283" w:rsidRDefault="00791D2B" w:rsidP="00791D2B">
            <w:pPr>
              <w:tabs>
                <w:tab w:val="left" w:pos="0"/>
              </w:tabs>
              <w:spacing w:line="240" w:lineRule="exact"/>
              <w:ind w:left="567"/>
              <w:rPr>
                <w:rFonts w:ascii="CordiaUPC" w:hAnsi="CordiaUPC" w:cs="CordiaUPC"/>
                <w:sz w:val="26"/>
                <w:szCs w:val="26"/>
                <w:lang w:val="en-US"/>
              </w:rPr>
            </w:pPr>
          </w:p>
        </w:tc>
        <w:tc>
          <w:tcPr>
            <w:tcW w:w="1134" w:type="dxa"/>
            <w:vAlign w:val="bottom"/>
          </w:tcPr>
          <w:p w14:paraId="3B5704E9" w14:textId="7175008D" w:rsidR="00791D2B" w:rsidRPr="00E44283" w:rsidRDefault="00791D2B" w:rsidP="00791D2B">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260" w:type="dxa"/>
            <w:vAlign w:val="bottom"/>
          </w:tcPr>
          <w:p w14:paraId="14642E25" w14:textId="30A317FC"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c>
          <w:tcPr>
            <w:tcW w:w="1357" w:type="dxa"/>
            <w:vAlign w:val="bottom"/>
          </w:tcPr>
          <w:p w14:paraId="624B1090" w14:textId="7BDBF4A3" w:rsidR="00791D2B" w:rsidRPr="00E44283" w:rsidRDefault="00791D2B" w:rsidP="00791D2B">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358" w:type="dxa"/>
            <w:vAlign w:val="bottom"/>
          </w:tcPr>
          <w:p w14:paraId="74C75D52" w14:textId="4045061A" w:rsidR="00791D2B" w:rsidRPr="00E44283" w:rsidRDefault="00791D2B" w:rsidP="00791D2B">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r>
      <w:tr w:rsidR="004D5891" w:rsidRPr="00E44283" w14:paraId="47AA2E9D" w14:textId="77777777" w:rsidTr="0078523A">
        <w:tc>
          <w:tcPr>
            <w:tcW w:w="4100" w:type="dxa"/>
            <w:vAlign w:val="bottom"/>
          </w:tcPr>
          <w:p w14:paraId="2EFED100" w14:textId="77777777" w:rsidR="004D5891" w:rsidRPr="00E44283" w:rsidRDefault="004D5891" w:rsidP="00E44283">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109" w:type="dxa"/>
            <w:gridSpan w:val="4"/>
            <w:vAlign w:val="bottom"/>
          </w:tcPr>
          <w:p w14:paraId="00A4A713" w14:textId="77777777" w:rsidR="004D5891" w:rsidRPr="00E44283" w:rsidRDefault="004D5891" w:rsidP="00E44283">
            <w:pPr>
              <w:tabs>
                <w:tab w:val="decimal" w:pos="792"/>
              </w:tabs>
              <w:spacing w:line="240" w:lineRule="exact"/>
              <w:ind w:left="-99" w:right="-142"/>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9A4FD7" w:rsidRPr="00E44283" w14:paraId="7ED92A5B" w14:textId="77777777" w:rsidTr="002B246B">
        <w:tc>
          <w:tcPr>
            <w:tcW w:w="4100" w:type="dxa"/>
            <w:vAlign w:val="bottom"/>
          </w:tcPr>
          <w:p w14:paraId="72719C0B" w14:textId="2FF35644" w:rsidR="009A4FD7" w:rsidRPr="00E44283" w:rsidRDefault="009A4FD7" w:rsidP="009A4FD7">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E44283">
              <w:rPr>
                <w:rFonts w:ascii="CordiaUPC" w:hAnsi="CordiaUPC" w:cs="CordiaUPC" w:hint="cs"/>
                <w:sz w:val="26"/>
                <w:szCs w:val="26"/>
                <w:lang w:val="en-US"/>
              </w:rPr>
              <w:t xml:space="preserve">Interbank and money market items - assets </w:t>
            </w:r>
            <w:r w:rsidR="00A53401">
              <w:rPr>
                <w:rFonts w:ascii="CordiaUPC" w:hAnsi="CordiaUPC" w:cs="CordiaUPC"/>
                <w:sz w:val="26"/>
                <w:szCs w:val="26"/>
                <w:lang w:val="en-US"/>
              </w:rPr>
              <w:br/>
            </w:r>
            <w:r w:rsidRPr="00E44283">
              <w:rPr>
                <w:rFonts w:ascii="CordiaUPC" w:hAnsi="CordiaUPC" w:cs="CordiaUPC" w:hint="cs"/>
                <w:sz w:val="26"/>
                <w:szCs w:val="26"/>
                <w:lang w:val="en-US"/>
              </w:rPr>
              <w:t>and loans to customers and accrued interest receivables, net</w:t>
            </w:r>
          </w:p>
        </w:tc>
        <w:tc>
          <w:tcPr>
            <w:tcW w:w="1134" w:type="dxa"/>
            <w:vAlign w:val="bottom"/>
          </w:tcPr>
          <w:p w14:paraId="0B7C41B8" w14:textId="01B3B64C" w:rsidR="009A4FD7" w:rsidRPr="00B5436A" w:rsidRDefault="009A4FD7" w:rsidP="009A4FD7">
            <w:pPr>
              <w:tabs>
                <w:tab w:val="decimal" w:pos="911"/>
              </w:tabs>
              <w:spacing w:line="240" w:lineRule="exact"/>
              <w:ind w:right="-45"/>
              <w:rPr>
                <w:rFonts w:ascii="CordiaUPC" w:hAnsi="CordiaUPC" w:cs="CordiaUPC"/>
                <w:sz w:val="26"/>
                <w:szCs w:val="26"/>
                <w:lang w:val="en-US"/>
              </w:rPr>
            </w:pPr>
            <w:r w:rsidRPr="00B5436A">
              <w:rPr>
                <w:rFonts w:ascii="CordiaUPC" w:eastAsia="Times New Roman" w:hAnsi="CordiaUPC" w:cs="CordiaUPC"/>
                <w:sz w:val="26"/>
                <w:szCs w:val="26"/>
              </w:rPr>
              <w:t>3</w:t>
            </w:r>
            <w:r w:rsidR="008E616C" w:rsidRPr="00B5436A">
              <w:rPr>
                <w:rFonts w:ascii="CordiaUPC" w:eastAsia="Times New Roman" w:hAnsi="CordiaUPC" w:cs="CordiaUPC"/>
                <w:sz w:val="26"/>
                <w:szCs w:val="26"/>
              </w:rPr>
              <w:t>2</w:t>
            </w:r>
            <w:r w:rsidRPr="00B5436A">
              <w:rPr>
                <w:rFonts w:ascii="CordiaUPC" w:eastAsia="Times New Roman" w:hAnsi="CordiaUPC" w:cs="CordiaUPC"/>
                <w:sz w:val="26"/>
                <w:szCs w:val="26"/>
              </w:rPr>
              <w:t>,</w:t>
            </w:r>
            <w:r w:rsidR="008E616C" w:rsidRPr="00B5436A">
              <w:rPr>
                <w:rFonts w:ascii="CordiaUPC" w:eastAsia="Times New Roman" w:hAnsi="CordiaUPC" w:cs="CordiaUPC"/>
                <w:sz w:val="26"/>
                <w:szCs w:val="26"/>
              </w:rPr>
              <w:t>134</w:t>
            </w:r>
          </w:p>
        </w:tc>
        <w:tc>
          <w:tcPr>
            <w:tcW w:w="1260" w:type="dxa"/>
            <w:vAlign w:val="bottom"/>
          </w:tcPr>
          <w:p w14:paraId="38F1DCBA" w14:textId="1DB3F054" w:rsidR="009A4FD7" w:rsidRPr="00B5436A" w:rsidRDefault="009A4FD7" w:rsidP="009A4FD7">
            <w:pPr>
              <w:tabs>
                <w:tab w:val="decimal" w:pos="911"/>
              </w:tabs>
              <w:spacing w:line="240" w:lineRule="exact"/>
              <w:ind w:right="-45"/>
              <w:rPr>
                <w:rFonts w:ascii="CordiaUPC" w:hAnsi="CordiaUPC" w:cs="CordiaUPC"/>
                <w:sz w:val="26"/>
                <w:szCs w:val="26"/>
                <w:lang w:val="en-US"/>
              </w:rPr>
            </w:pPr>
            <w:r w:rsidRPr="00B5436A">
              <w:rPr>
                <w:rFonts w:ascii="CordiaUPC" w:eastAsia="Times New Roman" w:hAnsi="CordiaUPC" w:cs="CordiaUPC"/>
                <w:sz w:val="26"/>
                <w:szCs w:val="26"/>
              </w:rPr>
              <w:t>73,794</w:t>
            </w:r>
          </w:p>
        </w:tc>
        <w:tc>
          <w:tcPr>
            <w:tcW w:w="1357" w:type="dxa"/>
            <w:vAlign w:val="bottom"/>
          </w:tcPr>
          <w:p w14:paraId="31AD9DD8" w14:textId="150FEAAA" w:rsidR="009A4FD7" w:rsidRPr="00B5436A" w:rsidRDefault="009A4FD7" w:rsidP="009A4FD7">
            <w:pPr>
              <w:tabs>
                <w:tab w:val="decimal" w:pos="911"/>
              </w:tabs>
              <w:spacing w:line="240" w:lineRule="exact"/>
              <w:ind w:right="-45"/>
              <w:rPr>
                <w:rFonts w:ascii="CordiaUPC" w:hAnsi="CordiaUPC" w:cs="CordiaUPC"/>
                <w:sz w:val="26"/>
                <w:szCs w:val="26"/>
                <w:lang w:val="en-US"/>
              </w:rPr>
            </w:pPr>
            <w:r w:rsidRPr="00B5436A">
              <w:rPr>
                <w:rFonts w:ascii="CordiaUPC" w:eastAsia="Times New Roman" w:hAnsi="CordiaUPC" w:cs="CordiaUPC"/>
                <w:sz w:val="26"/>
                <w:szCs w:val="26"/>
              </w:rPr>
              <w:t>2</w:t>
            </w:r>
            <w:r w:rsidR="008E616C" w:rsidRPr="00B5436A">
              <w:rPr>
                <w:rFonts w:ascii="CordiaUPC" w:eastAsia="Times New Roman" w:hAnsi="CordiaUPC" w:cs="CordiaUPC"/>
                <w:sz w:val="26"/>
                <w:szCs w:val="26"/>
              </w:rPr>
              <w:t>2</w:t>
            </w:r>
            <w:r w:rsidRPr="00B5436A">
              <w:rPr>
                <w:rFonts w:ascii="CordiaUPC" w:eastAsia="Times New Roman" w:hAnsi="CordiaUPC" w:cs="CordiaUPC"/>
                <w:sz w:val="26"/>
                <w:szCs w:val="26"/>
              </w:rPr>
              <w:t>,</w:t>
            </w:r>
            <w:r w:rsidR="008E616C" w:rsidRPr="00B5436A">
              <w:rPr>
                <w:rFonts w:ascii="CordiaUPC" w:eastAsia="Times New Roman" w:hAnsi="CordiaUPC" w:cs="CordiaUPC"/>
                <w:sz w:val="26"/>
                <w:szCs w:val="26"/>
              </w:rPr>
              <w:t>531</w:t>
            </w:r>
          </w:p>
        </w:tc>
        <w:tc>
          <w:tcPr>
            <w:tcW w:w="1358" w:type="dxa"/>
            <w:vAlign w:val="bottom"/>
          </w:tcPr>
          <w:p w14:paraId="6C8D2BE0" w14:textId="172634C7"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24,192</w:t>
            </w:r>
          </w:p>
        </w:tc>
      </w:tr>
      <w:tr w:rsidR="009A4FD7" w:rsidRPr="00E44283" w14:paraId="0A3AE190" w14:textId="77777777" w:rsidTr="0078523A">
        <w:tc>
          <w:tcPr>
            <w:tcW w:w="4100" w:type="dxa"/>
            <w:vAlign w:val="bottom"/>
          </w:tcPr>
          <w:p w14:paraId="3EB0DF34"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bookmarkStart w:id="43" w:name="_Hlk31460027"/>
            <w:r w:rsidRPr="00E44283">
              <w:rPr>
                <w:rFonts w:ascii="CordiaUPC" w:hAnsi="CordiaUPC" w:cs="CordiaUPC" w:hint="cs"/>
                <w:sz w:val="26"/>
                <w:szCs w:val="26"/>
                <w:lang w:val="en-US"/>
              </w:rPr>
              <w:t>Other assets</w:t>
            </w:r>
          </w:p>
        </w:tc>
        <w:tc>
          <w:tcPr>
            <w:tcW w:w="1134" w:type="dxa"/>
            <w:vAlign w:val="bottom"/>
          </w:tcPr>
          <w:p w14:paraId="226FB358" w14:textId="5B76FBCF"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58</w:t>
            </w:r>
          </w:p>
        </w:tc>
        <w:tc>
          <w:tcPr>
            <w:tcW w:w="1260" w:type="dxa"/>
            <w:vAlign w:val="bottom"/>
          </w:tcPr>
          <w:p w14:paraId="32400E90" w14:textId="71FCF0EC"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79</w:t>
            </w:r>
          </w:p>
        </w:tc>
        <w:tc>
          <w:tcPr>
            <w:tcW w:w="1357" w:type="dxa"/>
            <w:vAlign w:val="bottom"/>
          </w:tcPr>
          <w:p w14:paraId="5E7B6AC0" w14:textId="5CFB7842"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7</w:t>
            </w:r>
          </w:p>
        </w:tc>
        <w:tc>
          <w:tcPr>
            <w:tcW w:w="1358" w:type="dxa"/>
            <w:vAlign w:val="bottom"/>
          </w:tcPr>
          <w:p w14:paraId="3FBB29AE" w14:textId="7575CAFA"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w:t>
            </w:r>
          </w:p>
        </w:tc>
      </w:tr>
      <w:bookmarkEnd w:id="43"/>
      <w:tr w:rsidR="009A4FD7" w:rsidRPr="00E44283" w14:paraId="670AE561" w14:textId="77777777" w:rsidTr="0078523A">
        <w:tc>
          <w:tcPr>
            <w:tcW w:w="4100" w:type="dxa"/>
            <w:vAlign w:val="bottom"/>
          </w:tcPr>
          <w:p w14:paraId="0FEC13A1" w14:textId="77777777" w:rsidR="009A4FD7" w:rsidRPr="00E44283" w:rsidRDefault="009A4FD7" w:rsidP="009A4FD7">
            <w:pPr>
              <w:tabs>
                <w:tab w:val="left" w:pos="709"/>
                <w:tab w:val="left" w:pos="1080"/>
                <w:tab w:val="left" w:pos="1440"/>
                <w:tab w:val="left" w:pos="3330"/>
              </w:tabs>
              <w:spacing w:line="240" w:lineRule="exact"/>
              <w:jc w:val="both"/>
              <w:rPr>
                <w:rFonts w:ascii="CordiaUPC" w:hAnsi="CordiaUPC" w:cs="CordiaUPC"/>
                <w:sz w:val="26"/>
                <w:szCs w:val="26"/>
                <w:lang w:val="en-US"/>
              </w:rPr>
            </w:pPr>
            <w:r w:rsidRPr="00E44283">
              <w:rPr>
                <w:rFonts w:ascii="CordiaUPC" w:hAnsi="CordiaUPC" w:cs="CordiaUPC" w:hint="cs"/>
                <w:sz w:val="26"/>
                <w:szCs w:val="26"/>
                <w:lang w:val="en-US"/>
              </w:rPr>
              <w:t xml:space="preserve">Deposits (including interbank and money market </w:t>
            </w:r>
            <w:r w:rsidRPr="00E44283">
              <w:rPr>
                <w:rFonts w:ascii="CordiaUPC" w:hAnsi="CordiaUPC" w:cs="CordiaUPC" w:hint="cs"/>
                <w:sz w:val="26"/>
                <w:szCs w:val="26"/>
                <w:lang w:val="en-US"/>
              </w:rPr>
              <w:br/>
              <w:t xml:space="preserve">   items - liabilities)</w:t>
            </w:r>
          </w:p>
        </w:tc>
        <w:tc>
          <w:tcPr>
            <w:tcW w:w="1134" w:type="dxa"/>
            <w:vAlign w:val="bottom"/>
          </w:tcPr>
          <w:p w14:paraId="6EB9B172" w14:textId="7EA72E07" w:rsidR="009A4FD7" w:rsidRPr="000929CB"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38,139</w:t>
            </w:r>
          </w:p>
        </w:tc>
        <w:tc>
          <w:tcPr>
            <w:tcW w:w="1260" w:type="dxa"/>
            <w:vAlign w:val="bottom"/>
          </w:tcPr>
          <w:p w14:paraId="64D957D3" w14:textId="72EF293F" w:rsidR="009A4FD7" w:rsidRPr="000929CB" w:rsidRDefault="009A4FD7" w:rsidP="009A4FD7">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34,670</w:t>
            </w:r>
          </w:p>
        </w:tc>
        <w:tc>
          <w:tcPr>
            <w:tcW w:w="1357" w:type="dxa"/>
            <w:vAlign w:val="bottom"/>
          </w:tcPr>
          <w:p w14:paraId="010B2BC6" w14:textId="36416C98" w:rsidR="009A4FD7" w:rsidRPr="000929CB"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16,588</w:t>
            </w:r>
          </w:p>
        </w:tc>
        <w:tc>
          <w:tcPr>
            <w:tcW w:w="1358" w:type="dxa"/>
            <w:vAlign w:val="bottom"/>
          </w:tcPr>
          <w:p w14:paraId="249AF08C" w14:textId="61037D68" w:rsidR="009A4FD7" w:rsidRPr="00E44283" w:rsidRDefault="009A4FD7" w:rsidP="009A4FD7">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9,865</w:t>
            </w:r>
          </w:p>
        </w:tc>
      </w:tr>
      <w:tr w:rsidR="009A4FD7" w:rsidRPr="00E44283" w14:paraId="32D5DF9E" w14:textId="77777777" w:rsidTr="0078523A">
        <w:tc>
          <w:tcPr>
            <w:tcW w:w="4100" w:type="dxa"/>
            <w:vAlign w:val="bottom"/>
          </w:tcPr>
          <w:p w14:paraId="280E9A43" w14:textId="38E4D2E7" w:rsidR="009A4FD7" w:rsidRPr="00E44283" w:rsidRDefault="009A4FD7" w:rsidP="009A4FD7">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E44283">
              <w:rPr>
                <w:rFonts w:ascii="CordiaUPC" w:hAnsi="CordiaUPC" w:cs="CordiaUPC" w:hint="cs"/>
                <w:sz w:val="26"/>
                <w:szCs w:val="26"/>
                <w:lang w:val="en-US"/>
              </w:rPr>
              <w:t>Debts issued and borrowings (including</w:t>
            </w:r>
            <w:r>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interbank and money market items - liabilities)</w:t>
            </w:r>
          </w:p>
        </w:tc>
        <w:tc>
          <w:tcPr>
            <w:tcW w:w="1134" w:type="dxa"/>
            <w:vAlign w:val="bottom"/>
          </w:tcPr>
          <w:p w14:paraId="5340BA3B" w14:textId="6E9DD014"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18,176</w:t>
            </w:r>
          </w:p>
        </w:tc>
        <w:tc>
          <w:tcPr>
            <w:tcW w:w="1260" w:type="dxa"/>
            <w:vAlign w:val="bottom"/>
          </w:tcPr>
          <w:p w14:paraId="7535449E" w14:textId="2C09ADB0"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9,741</w:t>
            </w:r>
          </w:p>
        </w:tc>
        <w:tc>
          <w:tcPr>
            <w:tcW w:w="1357" w:type="dxa"/>
            <w:vAlign w:val="bottom"/>
          </w:tcPr>
          <w:p w14:paraId="179663C7" w14:textId="06EFDD49"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18,176</w:t>
            </w:r>
          </w:p>
        </w:tc>
        <w:tc>
          <w:tcPr>
            <w:tcW w:w="1358" w:type="dxa"/>
            <w:vAlign w:val="bottom"/>
          </w:tcPr>
          <w:p w14:paraId="7F7E7EDD" w14:textId="30942AF1"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9,741</w:t>
            </w:r>
          </w:p>
        </w:tc>
      </w:tr>
      <w:tr w:rsidR="009A4FD7" w:rsidRPr="00E44283" w14:paraId="0DD4A43B" w14:textId="77777777" w:rsidTr="0078523A">
        <w:tc>
          <w:tcPr>
            <w:tcW w:w="4100" w:type="dxa"/>
            <w:vAlign w:val="bottom"/>
          </w:tcPr>
          <w:p w14:paraId="51F089A3"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Other liabilities</w:t>
            </w:r>
          </w:p>
        </w:tc>
        <w:tc>
          <w:tcPr>
            <w:tcW w:w="1134" w:type="dxa"/>
            <w:vAlign w:val="bottom"/>
          </w:tcPr>
          <w:p w14:paraId="13DD18DF" w14:textId="3744941D"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45</w:t>
            </w:r>
          </w:p>
        </w:tc>
        <w:tc>
          <w:tcPr>
            <w:tcW w:w="1260" w:type="dxa"/>
            <w:vAlign w:val="bottom"/>
          </w:tcPr>
          <w:p w14:paraId="240FD0A5" w14:textId="15B0D3CA"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83</w:t>
            </w:r>
          </w:p>
        </w:tc>
        <w:tc>
          <w:tcPr>
            <w:tcW w:w="1357" w:type="dxa"/>
            <w:vAlign w:val="bottom"/>
          </w:tcPr>
          <w:p w14:paraId="0DC4152C" w14:textId="3B08F9BC"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w:t>
            </w:r>
          </w:p>
        </w:tc>
        <w:tc>
          <w:tcPr>
            <w:tcW w:w="1358" w:type="dxa"/>
            <w:vAlign w:val="bottom"/>
          </w:tcPr>
          <w:p w14:paraId="366CFA8C" w14:textId="1BC17BB4"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w:t>
            </w:r>
          </w:p>
        </w:tc>
      </w:tr>
      <w:tr w:rsidR="009A4FD7" w:rsidRPr="00E44283" w14:paraId="2E5AFAA1" w14:textId="77777777" w:rsidTr="0078523A">
        <w:tc>
          <w:tcPr>
            <w:tcW w:w="4100" w:type="dxa"/>
            <w:vAlign w:val="bottom"/>
          </w:tcPr>
          <w:p w14:paraId="31AD16F8" w14:textId="77777777" w:rsidR="009A4FD7" w:rsidRPr="00E44283" w:rsidRDefault="009A4FD7" w:rsidP="009A4FD7">
            <w:pPr>
              <w:tabs>
                <w:tab w:val="left" w:pos="162"/>
              </w:tabs>
              <w:spacing w:line="240" w:lineRule="exact"/>
              <w:ind w:left="158" w:right="-107" w:hanging="158"/>
              <w:rPr>
                <w:rFonts w:ascii="CordiaUPC" w:hAnsi="CordiaUPC" w:cs="CordiaUPC"/>
                <w:sz w:val="26"/>
                <w:szCs w:val="26"/>
              </w:rPr>
            </w:pPr>
            <w:r w:rsidRPr="00E44283">
              <w:rPr>
                <w:rFonts w:ascii="CordiaUPC" w:hAnsi="CordiaUPC" w:cs="CordiaUPC" w:hint="cs"/>
                <w:sz w:val="26"/>
                <w:szCs w:val="26"/>
                <w:lang w:val="en-US"/>
              </w:rPr>
              <w:t xml:space="preserve">Commitments - Derivatives </w:t>
            </w:r>
            <w:r w:rsidRPr="00E44283">
              <w:rPr>
                <w:rFonts w:ascii="CordiaUPC" w:hAnsi="CordiaUPC" w:cs="CordiaUPC" w:hint="cs"/>
                <w:sz w:val="26"/>
                <w:szCs w:val="26"/>
                <w:vertAlign w:val="superscript"/>
                <w:lang w:val="en-US"/>
              </w:rPr>
              <w:t>(1)</w:t>
            </w:r>
          </w:p>
        </w:tc>
        <w:tc>
          <w:tcPr>
            <w:tcW w:w="1134" w:type="dxa"/>
            <w:vAlign w:val="bottom"/>
          </w:tcPr>
          <w:p w14:paraId="5856F006" w14:textId="5CF2F852"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30,840</w:t>
            </w:r>
          </w:p>
        </w:tc>
        <w:tc>
          <w:tcPr>
            <w:tcW w:w="1260" w:type="dxa"/>
            <w:vAlign w:val="bottom"/>
          </w:tcPr>
          <w:p w14:paraId="1A42FE68" w14:textId="5A30F85C"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lang w:val="en-US" w:bidi="th-TH"/>
              </w:rPr>
              <w:t>57</w:t>
            </w:r>
            <w:r>
              <w:rPr>
                <w:rFonts w:ascii="CordiaUPC" w:eastAsia="Times New Roman" w:hAnsi="CordiaUPC" w:cs="CordiaUPC"/>
                <w:sz w:val="26"/>
                <w:szCs w:val="26"/>
              </w:rPr>
              <w:t>,006</w:t>
            </w:r>
          </w:p>
        </w:tc>
        <w:tc>
          <w:tcPr>
            <w:tcW w:w="1357" w:type="dxa"/>
            <w:vAlign w:val="bottom"/>
          </w:tcPr>
          <w:p w14:paraId="1726A8A9" w14:textId="62616E52"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30,840</w:t>
            </w:r>
          </w:p>
        </w:tc>
        <w:tc>
          <w:tcPr>
            <w:tcW w:w="1358" w:type="dxa"/>
            <w:vAlign w:val="bottom"/>
          </w:tcPr>
          <w:p w14:paraId="41211CCF" w14:textId="46C0A3D3"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57,006</w:t>
            </w:r>
          </w:p>
        </w:tc>
      </w:tr>
      <w:tr w:rsidR="009A4FD7" w:rsidRPr="00E44283" w14:paraId="1BB97ACE" w14:textId="77777777" w:rsidTr="0078523A">
        <w:tc>
          <w:tcPr>
            <w:tcW w:w="4100" w:type="dxa"/>
            <w:vAlign w:val="bottom"/>
          </w:tcPr>
          <w:p w14:paraId="734DCCA0" w14:textId="77777777" w:rsidR="009A4FD7" w:rsidRPr="0078005C" w:rsidRDefault="009A4FD7" w:rsidP="009A4FD7">
            <w:pPr>
              <w:tabs>
                <w:tab w:val="left" w:pos="162"/>
              </w:tabs>
              <w:spacing w:line="240" w:lineRule="exact"/>
              <w:ind w:left="158" w:right="-107" w:hanging="158"/>
              <w:rPr>
                <w:rFonts w:ascii="CordiaUPC" w:hAnsi="CordiaUPC" w:cs="CordiaUPC"/>
                <w:sz w:val="20"/>
                <w:cs/>
              </w:rPr>
            </w:pPr>
            <w:r w:rsidRPr="0078005C">
              <w:rPr>
                <w:rFonts w:ascii="CordiaUPC" w:hAnsi="CordiaUPC" w:cs="CordiaUPC" w:hint="cs"/>
                <w:sz w:val="20"/>
                <w:vertAlign w:val="superscript"/>
                <w:lang w:val="en-US"/>
              </w:rPr>
              <w:t xml:space="preserve">     (1)</w:t>
            </w:r>
            <w:r w:rsidRPr="0078005C">
              <w:rPr>
                <w:rFonts w:ascii="CordiaUPC" w:hAnsi="CordiaUPC" w:cs="CordiaUPC" w:hint="cs"/>
                <w:sz w:val="20"/>
                <w:lang w:val="en-US"/>
              </w:rPr>
              <w:t xml:space="preserve"> Presented in notional amount</w:t>
            </w:r>
          </w:p>
        </w:tc>
        <w:tc>
          <w:tcPr>
            <w:tcW w:w="1134" w:type="dxa"/>
            <w:vAlign w:val="bottom"/>
          </w:tcPr>
          <w:p w14:paraId="0AB003AC" w14:textId="77777777" w:rsidR="009A4FD7" w:rsidRPr="00E44283" w:rsidRDefault="009A4FD7" w:rsidP="009A4FD7">
            <w:pPr>
              <w:tabs>
                <w:tab w:val="decimal" w:pos="911"/>
              </w:tabs>
              <w:spacing w:line="240" w:lineRule="exact"/>
              <w:ind w:right="-45"/>
              <w:rPr>
                <w:rFonts w:ascii="CordiaUPC" w:hAnsi="CordiaUPC" w:cs="CordiaUPC"/>
                <w:sz w:val="26"/>
                <w:szCs w:val="26"/>
                <w:lang w:val="en-US"/>
              </w:rPr>
            </w:pPr>
          </w:p>
        </w:tc>
        <w:tc>
          <w:tcPr>
            <w:tcW w:w="1260" w:type="dxa"/>
            <w:vAlign w:val="bottom"/>
          </w:tcPr>
          <w:p w14:paraId="1D89A68B" w14:textId="77777777" w:rsidR="009A4FD7" w:rsidRPr="00E44283" w:rsidRDefault="009A4FD7" w:rsidP="009A4FD7">
            <w:pPr>
              <w:tabs>
                <w:tab w:val="decimal" w:pos="911"/>
              </w:tabs>
              <w:spacing w:line="240" w:lineRule="exact"/>
              <w:ind w:right="-45"/>
              <w:rPr>
                <w:rFonts w:ascii="CordiaUPC" w:hAnsi="CordiaUPC" w:cs="CordiaUPC"/>
                <w:sz w:val="26"/>
                <w:szCs w:val="26"/>
                <w:lang w:val="en-US"/>
              </w:rPr>
            </w:pPr>
          </w:p>
        </w:tc>
        <w:tc>
          <w:tcPr>
            <w:tcW w:w="1357" w:type="dxa"/>
            <w:vAlign w:val="bottom"/>
          </w:tcPr>
          <w:p w14:paraId="44C6D9CB" w14:textId="77777777" w:rsidR="009A4FD7" w:rsidRPr="00E44283" w:rsidRDefault="009A4FD7" w:rsidP="009A4FD7">
            <w:pPr>
              <w:tabs>
                <w:tab w:val="decimal" w:pos="911"/>
              </w:tabs>
              <w:spacing w:line="240" w:lineRule="exact"/>
              <w:ind w:right="-45"/>
              <w:rPr>
                <w:rFonts w:ascii="CordiaUPC" w:hAnsi="CordiaUPC" w:cs="CordiaUPC"/>
                <w:sz w:val="26"/>
                <w:szCs w:val="26"/>
                <w:lang w:val="en-US"/>
              </w:rPr>
            </w:pPr>
          </w:p>
        </w:tc>
        <w:tc>
          <w:tcPr>
            <w:tcW w:w="1358" w:type="dxa"/>
            <w:vAlign w:val="bottom"/>
          </w:tcPr>
          <w:p w14:paraId="1B9E1C89" w14:textId="77777777" w:rsidR="009A4FD7" w:rsidRPr="00E44283" w:rsidRDefault="009A4FD7" w:rsidP="009A4FD7">
            <w:pPr>
              <w:tabs>
                <w:tab w:val="decimal" w:pos="911"/>
              </w:tabs>
              <w:spacing w:line="240" w:lineRule="exact"/>
              <w:ind w:right="-45"/>
              <w:rPr>
                <w:rFonts w:ascii="CordiaUPC" w:hAnsi="CordiaUPC" w:cs="CordiaUPC"/>
                <w:sz w:val="26"/>
                <w:szCs w:val="26"/>
                <w:lang w:val="en-US"/>
              </w:rPr>
            </w:pPr>
          </w:p>
        </w:tc>
      </w:tr>
      <w:tr w:rsidR="009A4FD7" w:rsidRPr="00E44283" w14:paraId="58B435B6" w14:textId="77777777" w:rsidTr="0078523A">
        <w:tc>
          <w:tcPr>
            <w:tcW w:w="4100" w:type="dxa"/>
            <w:vAlign w:val="bottom"/>
          </w:tcPr>
          <w:p w14:paraId="35A8EBCE" w14:textId="77777777" w:rsidR="009A4FD7" w:rsidRPr="00E44283" w:rsidRDefault="009A4FD7" w:rsidP="009A4FD7">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E44283">
              <w:rPr>
                <w:rFonts w:ascii="CordiaUPC" w:hAnsi="CordiaUPC" w:cs="CordiaUPC" w:hint="cs"/>
                <w:sz w:val="26"/>
                <w:szCs w:val="26"/>
                <w:lang w:val="en-US"/>
              </w:rPr>
              <w:t>Other commitments</w:t>
            </w:r>
          </w:p>
        </w:tc>
        <w:tc>
          <w:tcPr>
            <w:tcW w:w="1134" w:type="dxa"/>
            <w:vAlign w:val="bottom"/>
          </w:tcPr>
          <w:p w14:paraId="2C6B15CE" w14:textId="702D4F2F"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3,445</w:t>
            </w:r>
          </w:p>
        </w:tc>
        <w:tc>
          <w:tcPr>
            <w:tcW w:w="1260" w:type="dxa"/>
            <w:vAlign w:val="bottom"/>
          </w:tcPr>
          <w:p w14:paraId="23303CC1" w14:textId="6BE4B871"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2,284</w:t>
            </w:r>
          </w:p>
        </w:tc>
        <w:tc>
          <w:tcPr>
            <w:tcW w:w="1357" w:type="dxa"/>
            <w:vAlign w:val="bottom"/>
          </w:tcPr>
          <w:p w14:paraId="0C978571" w14:textId="4ED23580"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3,131</w:t>
            </w:r>
          </w:p>
        </w:tc>
        <w:tc>
          <w:tcPr>
            <w:tcW w:w="1358" w:type="dxa"/>
            <w:vAlign w:val="bottom"/>
          </w:tcPr>
          <w:p w14:paraId="2BE704E9" w14:textId="77A29B73" w:rsidR="009A4FD7" w:rsidRPr="00E44283" w:rsidRDefault="009A4FD7" w:rsidP="009A4FD7">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1,957</w:t>
            </w:r>
          </w:p>
        </w:tc>
      </w:tr>
    </w:tbl>
    <w:p w14:paraId="074251D2" w14:textId="77777777" w:rsidR="00504914" w:rsidRDefault="00504914" w:rsidP="00E44283">
      <w:pPr>
        <w:spacing w:line="240" w:lineRule="exact"/>
        <w:ind w:left="547" w:hanging="547"/>
        <w:jc w:val="thaiDistribute"/>
        <w:rPr>
          <w:rFonts w:ascii="CordiaUPC" w:hAnsi="CordiaUPC" w:cs="CordiaUPC"/>
          <w:b/>
          <w:bCs/>
          <w:sz w:val="26"/>
          <w:szCs w:val="26"/>
        </w:rPr>
      </w:pPr>
    </w:p>
    <w:p w14:paraId="36D4BCAE" w14:textId="4FF1ED8C" w:rsidR="00B13A1B" w:rsidRPr="00E44283" w:rsidRDefault="00CB72CA" w:rsidP="00E44283">
      <w:pPr>
        <w:spacing w:line="240" w:lineRule="exact"/>
        <w:ind w:left="547" w:hanging="547"/>
        <w:jc w:val="thaiDistribute"/>
        <w:rPr>
          <w:rFonts w:ascii="CordiaUPC" w:hAnsi="CordiaUPC" w:cs="CordiaUPC"/>
          <w:b/>
          <w:bCs/>
          <w:sz w:val="26"/>
          <w:szCs w:val="26"/>
          <w:cs/>
          <w:lang w:bidi="th-TH"/>
        </w:rPr>
      </w:pPr>
      <w:r w:rsidRPr="00E44283">
        <w:rPr>
          <w:rFonts w:ascii="CordiaUPC" w:hAnsi="CordiaUPC" w:cs="CordiaUPC" w:hint="cs"/>
          <w:b/>
          <w:bCs/>
          <w:sz w:val="26"/>
          <w:szCs w:val="26"/>
        </w:rPr>
        <w:t>3</w:t>
      </w:r>
      <w:r w:rsidR="00AC4D59">
        <w:rPr>
          <w:rFonts w:ascii="CordiaUPC" w:hAnsi="CordiaUPC" w:cs="CordiaUPC"/>
          <w:b/>
          <w:bCs/>
          <w:sz w:val="26"/>
          <w:szCs w:val="26"/>
        </w:rPr>
        <w:t>5</w:t>
      </w:r>
      <w:r w:rsidR="00A570A1" w:rsidRPr="00E44283">
        <w:rPr>
          <w:rFonts w:ascii="CordiaUPC" w:hAnsi="CordiaUPC" w:cs="CordiaUPC" w:hint="cs"/>
          <w:b/>
          <w:bCs/>
          <w:sz w:val="26"/>
          <w:szCs w:val="26"/>
        </w:rPr>
        <w:t>.3</w:t>
      </w:r>
      <w:r w:rsidR="00B13A1B" w:rsidRPr="00E44283">
        <w:rPr>
          <w:rFonts w:ascii="CordiaUPC" w:hAnsi="CordiaUPC" w:cs="CordiaUPC" w:hint="cs"/>
          <w:b/>
          <w:bCs/>
          <w:sz w:val="26"/>
          <w:szCs w:val="26"/>
        </w:rPr>
        <w:tab/>
        <w:t>Senior management personnel compensation</w:t>
      </w:r>
    </w:p>
    <w:p w14:paraId="052F8423" w14:textId="77777777" w:rsidR="007A4C93" w:rsidRPr="00E44283" w:rsidRDefault="007A4C93" w:rsidP="00E44283">
      <w:pPr>
        <w:spacing w:line="240" w:lineRule="exact"/>
        <w:ind w:left="547" w:hanging="547"/>
        <w:jc w:val="thaiDistribute"/>
        <w:rPr>
          <w:rFonts w:ascii="CordiaUPC" w:hAnsi="CordiaUPC" w:cs="CordiaUPC"/>
          <w:b/>
          <w:bCs/>
          <w:sz w:val="26"/>
          <w:szCs w:val="26"/>
        </w:rPr>
      </w:pPr>
    </w:p>
    <w:p w14:paraId="09F5F34B" w14:textId="3209D772" w:rsidR="00B9353B" w:rsidRPr="000F755C" w:rsidRDefault="004E64B9" w:rsidP="000F755C">
      <w:pPr>
        <w:spacing w:line="240" w:lineRule="atLeast"/>
        <w:ind w:left="547"/>
        <w:jc w:val="thaiDistribute"/>
        <w:rPr>
          <w:rFonts w:ascii="CordiaUPC" w:eastAsia="Times New Roman" w:hAnsi="CordiaUPC" w:cs="CordiaUPC"/>
          <w:sz w:val="26"/>
          <w:szCs w:val="26"/>
        </w:rPr>
      </w:pPr>
      <w:r w:rsidRPr="004E64B9">
        <w:rPr>
          <w:rFonts w:ascii="CordiaUPC" w:eastAsia="Times New Roman" w:hAnsi="CordiaUPC" w:cs="CordiaUPC" w:hint="cs"/>
          <w:spacing w:val="-4"/>
          <w:sz w:val="26"/>
          <w:szCs w:val="26"/>
        </w:rPr>
        <w:t>For the six-month periods ended 30 June 202</w:t>
      </w:r>
      <w:r>
        <w:rPr>
          <w:rFonts w:ascii="CordiaUPC" w:eastAsia="Times New Roman" w:hAnsi="CordiaUPC" w:cs="CordiaUPC"/>
          <w:spacing w:val="-4"/>
          <w:sz w:val="26"/>
          <w:szCs w:val="26"/>
        </w:rPr>
        <w:t>1</w:t>
      </w:r>
      <w:r w:rsidRPr="004E64B9">
        <w:rPr>
          <w:rFonts w:ascii="CordiaUPC" w:eastAsia="Times New Roman" w:hAnsi="CordiaUPC" w:cs="CordiaUPC" w:hint="cs"/>
          <w:spacing w:val="-4"/>
          <w:sz w:val="26"/>
          <w:szCs w:val="26"/>
        </w:rPr>
        <w:t xml:space="preserve"> and 20</w:t>
      </w:r>
      <w:r>
        <w:rPr>
          <w:rFonts w:ascii="CordiaUPC" w:eastAsia="Times New Roman" w:hAnsi="CordiaUPC" w:cs="CordiaUPC"/>
          <w:spacing w:val="-4"/>
          <w:sz w:val="26"/>
          <w:szCs w:val="26"/>
        </w:rPr>
        <w:t>20</w:t>
      </w:r>
      <w:r w:rsidRPr="004E64B9">
        <w:rPr>
          <w:rFonts w:ascii="CordiaUPC" w:eastAsia="Times New Roman" w:hAnsi="CordiaUPC" w:cs="CordiaUPC" w:hint="cs"/>
          <w:spacing w:val="-4"/>
          <w:sz w:val="26"/>
          <w:szCs w:val="26"/>
        </w:rPr>
        <w:t>, senior management personnel compensation,</w:t>
      </w:r>
      <w:r w:rsidRPr="004E64B9">
        <w:rPr>
          <w:rFonts w:ascii="CordiaUPC" w:eastAsia="Times New Roman" w:hAnsi="CordiaUPC" w:cs="CordiaUPC" w:hint="cs"/>
          <w:sz w:val="26"/>
          <w:szCs w:val="26"/>
        </w:rPr>
        <w:t xml:space="preserve"> included in profit or loss, was classified as follows:</w:t>
      </w:r>
    </w:p>
    <w:p w14:paraId="345981BE" w14:textId="77777777" w:rsidR="00B9353B" w:rsidRPr="004E64B9" w:rsidRDefault="00B9353B" w:rsidP="004E64B9">
      <w:pPr>
        <w:spacing w:line="240" w:lineRule="atLeast"/>
        <w:ind w:left="547"/>
        <w:jc w:val="thaiDistribute"/>
        <w:rPr>
          <w:rFonts w:ascii="CordiaUPC" w:eastAsia="Times New Roman" w:hAnsi="CordiaUPC" w:cs="CordiaUPC"/>
          <w:spacing w:val="-2"/>
          <w:sz w:val="26"/>
          <w:szCs w:val="26"/>
          <w:lang w:val="en-US"/>
        </w:rPr>
      </w:pPr>
    </w:p>
    <w:tbl>
      <w:tblPr>
        <w:tblW w:w="9361" w:type="dxa"/>
        <w:tblInd w:w="450" w:type="dxa"/>
        <w:tblLayout w:type="fixed"/>
        <w:tblLook w:val="01E0" w:firstRow="1" w:lastRow="1" w:firstColumn="1" w:lastColumn="1" w:noHBand="0" w:noVBand="0"/>
      </w:tblPr>
      <w:tblGrid>
        <w:gridCol w:w="4600"/>
        <w:gridCol w:w="990"/>
        <w:gridCol w:w="240"/>
        <w:gridCol w:w="1029"/>
        <w:gridCol w:w="243"/>
        <w:gridCol w:w="1026"/>
        <w:gridCol w:w="239"/>
        <w:gridCol w:w="994"/>
      </w:tblGrid>
      <w:tr w:rsidR="004E64B9" w:rsidRPr="004E64B9" w14:paraId="463F67B8" w14:textId="77777777" w:rsidTr="00CA7404">
        <w:trPr>
          <w:trHeight w:val="137"/>
        </w:trPr>
        <w:tc>
          <w:tcPr>
            <w:tcW w:w="4600" w:type="dxa"/>
          </w:tcPr>
          <w:p w14:paraId="32FBD3C2" w14:textId="77777777" w:rsidR="004E64B9" w:rsidRPr="004E64B9" w:rsidRDefault="004E64B9" w:rsidP="00CA7404">
            <w:pPr>
              <w:rPr>
                <w:rFonts w:ascii="CordiaUPC" w:eastAsia="Times New Roman" w:hAnsi="CordiaUPC" w:cs="CordiaUPC"/>
                <w:b/>
                <w:bCs/>
                <w:i/>
                <w:iCs/>
                <w:color w:val="000000"/>
                <w:sz w:val="26"/>
                <w:szCs w:val="26"/>
              </w:rPr>
            </w:pPr>
          </w:p>
        </w:tc>
        <w:tc>
          <w:tcPr>
            <w:tcW w:w="2259" w:type="dxa"/>
            <w:gridSpan w:val="3"/>
          </w:tcPr>
          <w:p w14:paraId="01F78C20" w14:textId="77777777" w:rsidR="004E64B9" w:rsidRPr="004E64B9" w:rsidRDefault="004E64B9" w:rsidP="00CA7404">
            <w:pPr>
              <w:tabs>
                <w:tab w:val="decimal" w:pos="807"/>
              </w:tabs>
              <w:ind w:left="-117" w:right="-108"/>
              <w:jc w:val="center"/>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b/>
                <w:bCs/>
                <w:sz w:val="26"/>
                <w:szCs w:val="26"/>
              </w:rPr>
              <w:t>Consolidated</w:t>
            </w:r>
          </w:p>
        </w:tc>
        <w:tc>
          <w:tcPr>
            <w:tcW w:w="243" w:type="dxa"/>
            <w:vAlign w:val="bottom"/>
          </w:tcPr>
          <w:p w14:paraId="10C76884" w14:textId="77777777" w:rsidR="004E64B9" w:rsidRPr="004E64B9" w:rsidRDefault="004E64B9" w:rsidP="00CA7404">
            <w:pPr>
              <w:tabs>
                <w:tab w:val="decimal" w:pos="1062"/>
              </w:tabs>
              <w:ind w:left="-117" w:right="-288"/>
              <w:rPr>
                <w:rFonts w:ascii="CordiaUPC" w:eastAsia="Times New Roman" w:hAnsi="CordiaUPC" w:cs="CordiaUPC"/>
                <w:color w:val="000000"/>
                <w:sz w:val="26"/>
                <w:szCs w:val="26"/>
                <w:lang w:val="en-US"/>
              </w:rPr>
            </w:pPr>
          </w:p>
        </w:tc>
        <w:tc>
          <w:tcPr>
            <w:tcW w:w="2259" w:type="dxa"/>
            <w:gridSpan w:val="3"/>
            <w:vAlign w:val="bottom"/>
          </w:tcPr>
          <w:p w14:paraId="4D014EF8" w14:textId="77777777" w:rsidR="004E64B9" w:rsidRPr="004E64B9" w:rsidRDefault="004E64B9" w:rsidP="00CA7404">
            <w:pPr>
              <w:tabs>
                <w:tab w:val="decimal" w:pos="807"/>
              </w:tabs>
              <w:ind w:left="-117" w:right="-108"/>
              <w:jc w:val="center"/>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b/>
                <w:bCs/>
                <w:sz w:val="26"/>
                <w:szCs w:val="26"/>
                <w:lang w:val="en-US"/>
              </w:rPr>
              <w:t>Bank only</w:t>
            </w:r>
          </w:p>
        </w:tc>
      </w:tr>
      <w:tr w:rsidR="004E64B9" w:rsidRPr="004E64B9" w14:paraId="65F31DD9" w14:textId="77777777" w:rsidTr="00CA7404">
        <w:trPr>
          <w:trHeight w:val="137"/>
        </w:trPr>
        <w:tc>
          <w:tcPr>
            <w:tcW w:w="4600" w:type="dxa"/>
          </w:tcPr>
          <w:p w14:paraId="097ADFB4" w14:textId="77777777" w:rsidR="004E64B9" w:rsidRPr="004E64B9" w:rsidRDefault="004E64B9" w:rsidP="004E64B9">
            <w:pPr>
              <w:ind w:right="-132"/>
              <w:rPr>
                <w:rFonts w:ascii="CordiaUPC" w:eastAsia="Times New Roman" w:hAnsi="CordiaUPC" w:cs="CordiaUPC"/>
                <w:b/>
                <w:bCs/>
                <w:i/>
                <w:iCs/>
                <w:color w:val="000000"/>
                <w:sz w:val="26"/>
                <w:szCs w:val="26"/>
              </w:rPr>
            </w:pPr>
            <w:r w:rsidRPr="004E64B9">
              <w:rPr>
                <w:rFonts w:ascii="CordiaUPC" w:eastAsia="Times New Roman" w:hAnsi="CordiaUPC" w:cs="CordiaUPC" w:hint="cs"/>
                <w:b/>
                <w:bCs/>
                <w:i/>
                <w:iCs/>
                <w:sz w:val="26"/>
                <w:szCs w:val="26"/>
                <w:lang w:val="en-US"/>
              </w:rPr>
              <w:t>Six-month periods ended 30 June</w:t>
            </w:r>
          </w:p>
        </w:tc>
        <w:tc>
          <w:tcPr>
            <w:tcW w:w="990" w:type="dxa"/>
          </w:tcPr>
          <w:p w14:paraId="49E4B868" w14:textId="2D8BDC78" w:rsidR="004E64B9" w:rsidRPr="004E64B9" w:rsidRDefault="004E64B9" w:rsidP="004E64B9">
            <w:pPr>
              <w:tabs>
                <w:tab w:val="decimal" w:pos="306"/>
              </w:tabs>
              <w:ind w:left="-117" w:right="-108"/>
              <w:jc w:val="center"/>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snapToGrid w:val="0"/>
                <w:sz w:val="26"/>
                <w:szCs w:val="26"/>
                <w:lang w:val="en-US" w:eastAsia="th-TH" w:bidi="th-TH"/>
              </w:rPr>
              <w:t>202</w:t>
            </w:r>
            <w:r>
              <w:rPr>
                <w:rFonts w:ascii="CordiaUPC" w:eastAsia="Times New Roman" w:hAnsi="CordiaUPC" w:cs="CordiaUPC"/>
                <w:snapToGrid w:val="0"/>
                <w:sz w:val="26"/>
                <w:szCs w:val="26"/>
                <w:lang w:val="en-US" w:eastAsia="th-TH" w:bidi="th-TH"/>
              </w:rPr>
              <w:t>1</w:t>
            </w:r>
          </w:p>
        </w:tc>
        <w:tc>
          <w:tcPr>
            <w:tcW w:w="240" w:type="dxa"/>
          </w:tcPr>
          <w:p w14:paraId="66835A93" w14:textId="77777777" w:rsidR="004E64B9" w:rsidRPr="004E64B9" w:rsidRDefault="004E64B9" w:rsidP="004E64B9">
            <w:pPr>
              <w:tabs>
                <w:tab w:val="decimal" w:pos="1062"/>
              </w:tabs>
              <w:ind w:left="-117" w:right="-288"/>
              <w:jc w:val="center"/>
              <w:rPr>
                <w:rFonts w:ascii="CordiaUPC" w:eastAsia="Times New Roman" w:hAnsi="CordiaUPC" w:cs="CordiaUPC"/>
                <w:sz w:val="26"/>
                <w:szCs w:val="26"/>
                <w:lang w:val="en-US"/>
              </w:rPr>
            </w:pPr>
          </w:p>
        </w:tc>
        <w:tc>
          <w:tcPr>
            <w:tcW w:w="1029" w:type="dxa"/>
          </w:tcPr>
          <w:p w14:paraId="5836AFB7" w14:textId="3110B229" w:rsidR="004E64B9" w:rsidRPr="004E64B9" w:rsidRDefault="004E64B9" w:rsidP="004E64B9">
            <w:pPr>
              <w:tabs>
                <w:tab w:val="decimal" w:pos="324"/>
              </w:tabs>
              <w:ind w:left="-117" w:right="-108"/>
              <w:jc w:val="center"/>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snapToGrid w:val="0"/>
                <w:sz w:val="26"/>
                <w:szCs w:val="26"/>
                <w:lang w:val="en-US" w:eastAsia="th-TH" w:bidi="th-TH"/>
              </w:rPr>
              <w:t>20</w:t>
            </w:r>
            <w:r>
              <w:rPr>
                <w:rFonts w:ascii="CordiaUPC" w:eastAsia="Times New Roman" w:hAnsi="CordiaUPC" w:cs="CordiaUPC"/>
                <w:snapToGrid w:val="0"/>
                <w:sz w:val="26"/>
                <w:szCs w:val="26"/>
                <w:lang w:val="en-US" w:eastAsia="th-TH" w:bidi="th-TH"/>
              </w:rPr>
              <w:t>20</w:t>
            </w:r>
          </w:p>
        </w:tc>
        <w:tc>
          <w:tcPr>
            <w:tcW w:w="243" w:type="dxa"/>
            <w:vAlign w:val="bottom"/>
          </w:tcPr>
          <w:p w14:paraId="44FFD20D" w14:textId="77777777" w:rsidR="004E64B9" w:rsidRPr="004E64B9" w:rsidRDefault="004E64B9" w:rsidP="004E64B9">
            <w:pPr>
              <w:tabs>
                <w:tab w:val="decimal" w:pos="1062"/>
              </w:tabs>
              <w:ind w:left="-117" w:right="-288"/>
              <w:jc w:val="center"/>
              <w:rPr>
                <w:rFonts w:ascii="CordiaUPC" w:eastAsia="Times New Roman" w:hAnsi="CordiaUPC" w:cs="CordiaUPC"/>
                <w:color w:val="000000"/>
                <w:sz w:val="26"/>
                <w:szCs w:val="26"/>
                <w:lang w:val="en-US"/>
              </w:rPr>
            </w:pPr>
          </w:p>
        </w:tc>
        <w:tc>
          <w:tcPr>
            <w:tcW w:w="1026" w:type="dxa"/>
          </w:tcPr>
          <w:p w14:paraId="252A1D02" w14:textId="6A06E8F1" w:rsidR="004E64B9" w:rsidRPr="004E64B9" w:rsidRDefault="004E64B9" w:rsidP="004E64B9">
            <w:pPr>
              <w:tabs>
                <w:tab w:val="decimal" w:pos="362"/>
              </w:tabs>
              <w:ind w:left="-117" w:right="-108"/>
              <w:jc w:val="center"/>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snapToGrid w:val="0"/>
                <w:sz w:val="26"/>
                <w:szCs w:val="26"/>
                <w:lang w:val="en-US" w:eastAsia="th-TH" w:bidi="th-TH"/>
              </w:rPr>
              <w:t>202</w:t>
            </w:r>
            <w:r>
              <w:rPr>
                <w:rFonts w:ascii="CordiaUPC" w:eastAsia="Times New Roman" w:hAnsi="CordiaUPC" w:cs="CordiaUPC"/>
                <w:snapToGrid w:val="0"/>
                <w:sz w:val="26"/>
                <w:szCs w:val="26"/>
                <w:lang w:val="en-US" w:eastAsia="th-TH" w:bidi="th-TH"/>
              </w:rPr>
              <w:t>1</w:t>
            </w:r>
          </w:p>
        </w:tc>
        <w:tc>
          <w:tcPr>
            <w:tcW w:w="239" w:type="dxa"/>
          </w:tcPr>
          <w:p w14:paraId="5BA798DC" w14:textId="77777777" w:rsidR="004E64B9" w:rsidRPr="004E64B9" w:rsidRDefault="004E64B9" w:rsidP="004E64B9">
            <w:pPr>
              <w:tabs>
                <w:tab w:val="decimal" w:pos="1062"/>
              </w:tabs>
              <w:ind w:left="-117" w:right="-288"/>
              <w:jc w:val="center"/>
              <w:rPr>
                <w:rFonts w:ascii="CordiaUPC" w:eastAsia="Times New Roman" w:hAnsi="CordiaUPC" w:cs="CordiaUPC"/>
                <w:sz w:val="26"/>
                <w:szCs w:val="26"/>
                <w:lang w:val="en-US"/>
              </w:rPr>
            </w:pPr>
          </w:p>
        </w:tc>
        <w:tc>
          <w:tcPr>
            <w:tcW w:w="994" w:type="dxa"/>
          </w:tcPr>
          <w:p w14:paraId="47A02689" w14:textId="33E7329C" w:rsidR="004E64B9" w:rsidRPr="004E64B9" w:rsidRDefault="004E64B9" w:rsidP="004E64B9">
            <w:pPr>
              <w:tabs>
                <w:tab w:val="decimal" w:pos="305"/>
              </w:tabs>
              <w:ind w:left="-117" w:right="-108"/>
              <w:jc w:val="center"/>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snapToGrid w:val="0"/>
                <w:sz w:val="26"/>
                <w:szCs w:val="26"/>
                <w:lang w:val="en-US" w:eastAsia="th-TH" w:bidi="th-TH"/>
              </w:rPr>
              <w:t>20</w:t>
            </w:r>
            <w:r>
              <w:rPr>
                <w:rFonts w:ascii="CordiaUPC" w:eastAsia="Times New Roman" w:hAnsi="CordiaUPC" w:cs="CordiaUPC"/>
                <w:snapToGrid w:val="0"/>
                <w:sz w:val="26"/>
                <w:szCs w:val="26"/>
                <w:lang w:val="en-US" w:eastAsia="th-TH" w:bidi="th-TH"/>
              </w:rPr>
              <w:t>20</w:t>
            </w:r>
          </w:p>
        </w:tc>
      </w:tr>
      <w:tr w:rsidR="004E64B9" w:rsidRPr="004E64B9" w14:paraId="510CC997" w14:textId="77777777" w:rsidTr="00CA7404">
        <w:trPr>
          <w:trHeight w:val="137"/>
        </w:trPr>
        <w:tc>
          <w:tcPr>
            <w:tcW w:w="4600" w:type="dxa"/>
          </w:tcPr>
          <w:p w14:paraId="3ACD03FF" w14:textId="77777777" w:rsidR="004E64B9" w:rsidRPr="004E64B9" w:rsidRDefault="004E64B9" w:rsidP="00CA7404">
            <w:pPr>
              <w:rPr>
                <w:rFonts w:ascii="CordiaUPC" w:eastAsia="Times New Roman" w:hAnsi="CordiaUPC" w:cs="CordiaUPC"/>
                <w:b/>
                <w:bCs/>
                <w:i/>
                <w:iCs/>
                <w:color w:val="000000"/>
                <w:sz w:val="26"/>
                <w:szCs w:val="26"/>
              </w:rPr>
            </w:pPr>
          </w:p>
        </w:tc>
        <w:tc>
          <w:tcPr>
            <w:tcW w:w="4761" w:type="dxa"/>
            <w:gridSpan w:val="7"/>
          </w:tcPr>
          <w:p w14:paraId="661F1245" w14:textId="77777777" w:rsidR="004E64B9" w:rsidRPr="004E64B9" w:rsidRDefault="004E64B9" w:rsidP="00CA7404">
            <w:pPr>
              <w:tabs>
                <w:tab w:val="decimal" w:pos="807"/>
              </w:tabs>
              <w:ind w:left="-117" w:right="-108"/>
              <w:jc w:val="center"/>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i/>
                <w:iCs/>
                <w:sz w:val="26"/>
                <w:szCs w:val="26"/>
                <w:lang w:val="en-US"/>
              </w:rPr>
              <w:t>(in million Baht)</w:t>
            </w:r>
          </w:p>
        </w:tc>
      </w:tr>
      <w:tr w:rsidR="009A4FD7" w:rsidRPr="004E64B9" w14:paraId="1DA4A54B" w14:textId="77777777" w:rsidTr="00CA7404">
        <w:trPr>
          <w:trHeight w:val="137"/>
        </w:trPr>
        <w:tc>
          <w:tcPr>
            <w:tcW w:w="4600" w:type="dxa"/>
          </w:tcPr>
          <w:p w14:paraId="729E8E9A" w14:textId="77777777" w:rsidR="009A4FD7" w:rsidRPr="004E64B9" w:rsidRDefault="009A4FD7" w:rsidP="009A4FD7">
            <w:pPr>
              <w:rPr>
                <w:rFonts w:ascii="CordiaUPC" w:eastAsia="Times New Roman" w:hAnsi="CordiaUPC" w:cs="CordiaUPC"/>
                <w:b/>
                <w:bCs/>
                <w:i/>
                <w:iCs/>
                <w:color w:val="000000"/>
                <w:sz w:val="26"/>
                <w:szCs w:val="26"/>
              </w:rPr>
            </w:pPr>
            <w:r w:rsidRPr="004E64B9">
              <w:rPr>
                <w:rFonts w:ascii="CordiaUPC" w:eastAsia="Times New Roman" w:hAnsi="CordiaUPC" w:cs="CordiaUPC" w:hint="cs"/>
                <w:sz w:val="26"/>
                <w:szCs w:val="26"/>
                <w:lang w:val="en-US" w:bidi="th-TH"/>
              </w:rPr>
              <w:t>Short-term employee benefits - directors</w:t>
            </w:r>
          </w:p>
        </w:tc>
        <w:tc>
          <w:tcPr>
            <w:tcW w:w="990" w:type="dxa"/>
            <w:vAlign w:val="bottom"/>
          </w:tcPr>
          <w:p w14:paraId="47D1A79A" w14:textId="426B3B60" w:rsidR="009A4FD7" w:rsidRPr="004E64B9" w:rsidRDefault="009A4FD7" w:rsidP="009A4FD7">
            <w:pPr>
              <w:tabs>
                <w:tab w:val="decimal" w:pos="774"/>
              </w:tabs>
              <w:ind w:left="-153" w:right="-108"/>
              <w:rPr>
                <w:rFonts w:ascii="CordiaUPC" w:eastAsia="Times New Roman" w:hAnsi="CordiaUPC" w:cs="CordiaUPC"/>
                <w:snapToGrid w:val="0"/>
                <w:sz w:val="26"/>
                <w:szCs w:val="26"/>
                <w:lang w:val="en-US" w:eastAsia="th-TH" w:bidi="th-TH"/>
              </w:rPr>
            </w:pPr>
            <w:r>
              <w:rPr>
                <w:rFonts w:ascii="CordiaUPC" w:eastAsia="Times New Roman" w:hAnsi="CordiaUPC" w:cs="CordiaUPC"/>
                <w:snapToGrid w:val="0"/>
                <w:sz w:val="28"/>
                <w:szCs w:val="28"/>
                <w:lang w:eastAsia="th-TH"/>
              </w:rPr>
              <w:t>50</w:t>
            </w:r>
          </w:p>
        </w:tc>
        <w:tc>
          <w:tcPr>
            <w:tcW w:w="240" w:type="dxa"/>
            <w:vAlign w:val="bottom"/>
          </w:tcPr>
          <w:p w14:paraId="511789F3" w14:textId="77777777" w:rsidR="009A4FD7" w:rsidRPr="004E64B9" w:rsidRDefault="009A4FD7" w:rsidP="009A4FD7">
            <w:pPr>
              <w:tabs>
                <w:tab w:val="decimal" w:pos="774"/>
              </w:tabs>
              <w:ind w:left="-153" w:right="-108"/>
              <w:rPr>
                <w:rFonts w:ascii="CordiaUPC" w:eastAsia="Times New Roman" w:hAnsi="CordiaUPC" w:cs="CordiaUPC"/>
                <w:sz w:val="26"/>
                <w:szCs w:val="26"/>
                <w:lang w:val="en-US"/>
              </w:rPr>
            </w:pPr>
          </w:p>
        </w:tc>
        <w:tc>
          <w:tcPr>
            <w:tcW w:w="1029" w:type="dxa"/>
            <w:vAlign w:val="bottom"/>
          </w:tcPr>
          <w:p w14:paraId="0F14024D" w14:textId="0DC050C4" w:rsidR="009A4FD7" w:rsidRPr="004E64B9" w:rsidRDefault="009A4FD7" w:rsidP="009A4FD7">
            <w:pPr>
              <w:tabs>
                <w:tab w:val="decimal" w:pos="774"/>
              </w:tabs>
              <w:ind w:left="-153" w:right="-108"/>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snapToGrid w:val="0"/>
                <w:sz w:val="26"/>
                <w:szCs w:val="26"/>
                <w:lang w:val="en-US" w:eastAsia="th-TH" w:bidi="th-TH"/>
              </w:rPr>
              <w:t>23</w:t>
            </w:r>
          </w:p>
        </w:tc>
        <w:tc>
          <w:tcPr>
            <w:tcW w:w="243" w:type="dxa"/>
            <w:vAlign w:val="bottom"/>
          </w:tcPr>
          <w:p w14:paraId="0DA90158" w14:textId="77777777" w:rsidR="009A4FD7" w:rsidRPr="004E64B9" w:rsidRDefault="009A4FD7" w:rsidP="009A4FD7">
            <w:pPr>
              <w:tabs>
                <w:tab w:val="decimal" w:pos="774"/>
              </w:tabs>
              <w:ind w:left="-153" w:right="-108"/>
              <w:rPr>
                <w:rFonts w:ascii="CordiaUPC" w:eastAsia="Times New Roman" w:hAnsi="CordiaUPC" w:cs="CordiaUPC"/>
                <w:color w:val="000000"/>
                <w:sz w:val="26"/>
                <w:szCs w:val="26"/>
                <w:lang w:val="en-US"/>
              </w:rPr>
            </w:pPr>
          </w:p>
        </w:tc>
        <w:tc>
          <w:tcPr>
            <w:tcW w:w="1026" w:type="dxa"/>
            <w:vAlign w:val="bottom"/>
          </w:tcPr>
          <w:p w14:paraId="27A53761" w14:textId="2D07D51A" w:rsidR="009A4FD7" w:rsidRPr="004E64B9" w:rsidRDefault="009A4FD7" w:rsidP="009A4FD7">
            <w:pPr>
              <w:tabs>
                <w:tab w:val="decimal" w:pos="774"/>
              </w:tabs>
              <w:ind w:left="-153" w:right="-108"/>
              <w:rPr>
                <w:rFonts w:ascii="CordiaUPC" w:eastAsia="Times New Roman" w:hAnsi="CordiaUPC" w:cs="CordiaUPC"/>
                <w:snapToGrid w:val="0"/>
                <w:sz w:val="26"/>
                <w:szCs w:val="26"/>
                <w:lang w:val="en-US" w:eastAsia="th-TH" w:bidi="th-TH"/>
              </w:rPr>
            </w:pPr>
            <w:r>
              <w:rPr>
                <w:rFonts w:ascii="CordiaUPC" w:eastAsia="Times New Roman" w:hAnsi="CordiaUPC" w:cs="CordiaUPC"/>
                <w:snapToGrid w:val="0"/>
                <w:sz w:val="28"/>
                <w:szCs w:val="28"/>
                <w:lang w:eastAsia="th-TH"/>
              </w:rPr>
              <w:t>42</w:t>
            </w:r>
          </w:p>
        </w:tc>
        <w:tc>
          <w:tcPr>
            <w:tcW w:w="239" w:type="dxa"/>
            <w:vAlign w:val="bottom"/>
          </w:tcPr>
          <w:p w14:paraId="084A56BD" w14:textId="77777777" w:rsidR="009A4FD7" w:rsidRPr="004E64B9" w:rsidRDefault="009A4FD7" w:rsidP="009A4FD7">
            <w:pPr>
              <w:tabs>
                <w:tab w:val="decimal" w:pos="774"/>
              </w:tabs>
              <w:ind w:left="-153" w:right="-108"/>
              <w:rPr>
                <w:rFonts w:ascii="CordiaUPC" w:eastAsia="Times New Roman" w:hAnsi="CordiaUPC" w:cs="CordiaUPC"/>
                <w:sz w:val="26"/>
                <w:szCs w:val="26"/>
                <w:lang w:val="en-US"/>
              </w:rPr>
            </w:pPr>
          </w:p>
        </w:tc>
        <w:tc>
          <w:tcPr>
            <w:tcW w:w="994" w:type="dxa"/>
            <w:vAlign w:val="bottom"/>
          </w:tcPr>
          <w:p w14:paraId="26EE439D" w14:textId="4450AB89" w:rsidR="009A4FD7" w:rsidRPr="004E64B9" w:rsidRDefault="009A4FD7" w:rsidP="009A4FD7">
            <w:pPr>
              <w:tabs>
                <w:tab w:val="decimal" w:pos="774"/>
              </w:tabs>
              <w:ind w:left="-153" w:right="-108"/>
              <w:rPr>
                <w:rFonts w:ascii="CordiaUPC" w:eastAsia="Times New Roman" w:hAnsi="CordiaUPC" w:cs="CordiaUPC"/>
                <w:snapToGrid w:val="0"/>
                <w:sz w:val="26"/>
                <w:szCs w:val="26"/>
                <w:lang w:val="en-US" w:eastAsia="th-TH" w:bidi="th-TH"/>
              </w:rPr>
            </w:pPr>
            <w:r w:rsidRPr="004E64B9">
              <w:rPr>
                <w:rFonts w:ascii="CordiaUPC" w:eastAsia="Times New Roman" w:hAnsi="CordiaUPC" w:cs="CordiaUPC" w:hint="cs"/>
                <w:snapToGrid w:val="0"/>
                <w:sz w:val="26"/>
                <w:szCs w:val="26"/>
                <w:lang w:val="en-US" w:eastAsia="th-TH" w:bidi="th-TH"/>
              </w:rPr>
              <w:t>18</w:t>
            </w:r>
          </w:p>
        </w:tc>
      </w:tr>
      <w:tr w:rsidR="009A4FD7" w:rsidRPr="004E64B9" w14:paraId="4998B24D" w14:textId="77777777" w:rsidTr="008D071D">
        <w:trPr>
          <w:trHeight w:val="137"/>
        </w:trPr>
        <w:tc>
          <w:tcPr>
            <w:tcW w:w="4600" w:type="dxa"/>
          </w:tcPr>
          <w:p w14:paraId="5065FE1E" w14:textId="77777777" w:rsidR="009A4FD7" w:rsidRPr="004E64B9" w:rsidRDefault="009A4FD7" w:rsidP="009A4FD7">
            <w:pPr>
              <w:rPr>
                <w:rFonts w:ascii="CordiaUPC" w:eastAsia="Times New Roman" w:hAnsi="CordiaUPC" w:cs="CordiaUPC"/>
                <w:color w:val="000000"/>
                <w:sz w:val="26"/>
                <w:szCs w:val="26"/>
              </w:rPr>
            </w:pPr>
            <w:r w:rsidRPr="004E64B9">
              <w:rPr>
                <w:rFonts w:ascii="CordiaUPC" w:eastAsia="Times New Roman" w:hAnsi="CordiaUPC" w:cs="CordiaUPC" w:hint="cs"/>
                <w:sz w:val="26"/>
                <w:szCs w:val="26"/>
                <w:lang w:val="en-US" w:bidi="th-TH"/>
              </w:rPr>
              <w:t>Short-term employee benefits - management</w:t>
            </w:r>
          </w:p>
        </w:tc>
        <w:tc>
          <w:tcPr>
            <w:tcW w:w="990" w:type="dxa"/>
          </w:tcPr>
          <w:p w14:paraId="73D2B6DD" w14:textId="26D1B1EF" w:rsidR="009A4FD7" w:rsidRPr="004E64B9" w:rsidRDefault="009A4FD7" w:rsidP="009A4FD7">
            <w:pPr>
              <w:tabs>
                <w:tab w:val="decimal" w:pos="774"/>
              </w:tabs>
              <w:ind w:left="-153" w:right="-108"/>
              <w:rPr>
                <w:rFonts w:ascii="CordiaUPC" w:eastAsia="Times New Roman" w:hAnsi="CordiaUPC" w:cs="CordiaUPC"/>
                <w:sz w:val="26"/>
                <w:szCs w:val="26"/>
              </w:rPr>
            </w:pPr>
            <w:r>
              <w:rPr>
                <w:rFonts w:ascii="CordiaUPC" w:eastAsia="Times New Roman" w:hAnsi="CordiaUPC" w:cs="CordiaUPC"/>
                <w:sz w:val="28"/>
                <w:szCs w:val="28"/>
              </w:rPr>
              <w:t>427</w:t>
            </w:r>
          </w:p>
        </w:tc>
        <w:tc>
          <w:tcPr>
            <w:tcW w:w="240" w:type="dxa"/>
          </w:tcPr>
          <w:p w14:paraId="75BE20B0" w14:textId="77777777" w:rsidR="009A4FD7" w:rsidRPr="004E64B9" w:rsidRDefault="009A4FD7" w:rsidP="009A4FD7">
            <w:pPr>
              <w:tabs>
                <w:tab w:val="decimal" w:pos="774"/>
              </w:tabs>
              <w:ind w:left="-153" w:right="-108"/>
              <w:rPr>
                <w:rFonts w:ascii="CordiaUPC" w:eastAsia="Times New Roman" w:hAnsi="CordiaUPC" w:cs="CordiaUPC"/>
                <w:sz w:val="26"/>
                <w:szCs w:val="26"/>
              </w:rPr>
            </w:pPr>
          </w:p>
        </w:tc>
        <w:tc>
          <w:tcPr>
            <w:tcW w:w="1029" w:type="dxa"/>
          </w:tcPr>
          <w:p w14:paraId="19F8E911" w14:textId="326339C4" w:rsidR="009A4FD7" w:rsidRPr="004E64B9" w:rsidRDefault="009A4FD7" w:rsidP="009A4FD7">
            <w:pPr>
              <w:tabs>
                <w:tab w:val="decimal" w:pos="774"/>
              </w:tabs>
              <w:ind w:left="-153" w:right="-108"/>
              <w:rPr>
                <w:rFonts w:ascii="CordiaUPC" w:eastAsia="Times New Roman" w:hAnsi="CordiaUPC" w:cs="CordiaUPC"/>
                <w:sz w:val="26"/>
                <w:szCs w:val="26"/>
              </w:rPr>
            </w:pPr>
            <w:r w:rsidRPr="004E64B9">
              <w:rPr>
                <w:rFonts w:ascii="CordiaUPC" w:eastAsia="Times New Roman" w:hAnsi="CordiaUPC" w:cs="CordiaUPC" w:hint="cs"/>
                <w:sz w:val="26"/>
                <w:szCs w:val="26"/>
              </w:rPr>
              <w:t>557</w:t>
            </w:r>
          </w:p>
        </w:tc>
        <w:tc>
          <w:tcPr>
            <w:tcW w:w="243" w:type="dxa"/>
            <w:vAlign w:val="bottom"/>
          </w:tcPr>
          <w:p w14:paraId="7D11DEA7" w14:textId="77777777" w:rsidR="009A4FD7" w:rsidRPr="004E64B9" w:rsidRDefault="009A4FD7" w:rsidP="009A4FD7">
            <w:pPr>
              <w:tabs>
                <w:tab w:val="decimal" w:pos="774"/>
              </w:tabs>
              <w:ind w:left="-153" w:right="-108"/>
              <w:rPr>
                <w:rFonts w:ascii="CordiaUPC" w:eastAsia="Times New Roman" w:hAnsi="CordiaUPC" w:cs="CordiaUPC"/>
                <w:color w:val="000000"/>
                <w:sz w:val="26"/>
                <w:szCs w:val="26"/>
              </w:rPr>
            </w:pPr>
          </w:p>
        </w:tc>
        <w:tc>
          <w:tcPr>
            <w:tcW w:w="1026" w:type="dxa"/>
            <w:vAlign w:val="bottom"/>
          </w:tcPr>
          <w:p w14:paraId="3197B6B0" w14:textId="208722FC" w:rsidR="009A4FD7" w:rsidRPr="004E64B9" w:rsidRDefault="009A4FD7" w:rsidP="009A4FD7">
            <w:pPr>
              <w:tabs>
                <w:tab w:val="decimal" w:pos="774"/>
              </w:tabs>
              <w:ind w:left="-153" w:right="-108"/>
              <w:rPr>
                <w:rFonts w:ascii="CordiaUPC" w:eastAsia="Times New Roman" w:hAnsi="CordiaUPC" w:cs="CordiaUPC"/>
                <w:sz w:val="26"/>
                <w:szCs w:val="26"/>
              </w:rPr>
            </w:pPr>
            <w:r>
              <w:rPr>
                <w:rFonts w:ascii="CordiaUPC" w:eastAsia="Times New Roman" w:hAnsi="CordiaUPC" w:cs="CordiaUPC"/>
                <w:sz w:val="28"/>
                <w:szCs w:val="28"/>
              </w:rPr>
              <w:t>414</w:t>
            </w:r>
          </w:p>
        </w:tc>
        <w:tc>
          <w:tcPr>
            <w:tcW w:w="239" w:type="dxa"/>
            <w:vAlign w:val="bottom"/>
          </w:tcPr>
          <w:p w14:paraId="244847E5" w14:textId="77777777" w:rsidR="009A4FD7" w:rsidRPr="004E64B9" w:rsidRDefault="009A4FD7" w:rsidP="009A4FD7">
            <w:pPr>
              <w:tabs>
                <w:tab w:val="decimal" w:pos="774"/>
              </w:tabs>
              <w:ind w:left="-153" w:right="-108"/>
              <w:rPr>
                <w:rFonts w:ascii="CordiaUPC" w:eastAsia="Times New Roman" w:hAnsi="CordiaUPC" w:cs="CordiaUPC"/>
                <w:sz w:val="26"/>
                <w:szCs w:val="26"/>
              </w:rPr>
            </w:pPr>
          </w:p>
        </w:tc>
        <w:tc>
          <w:tcPr>
            <w:tcW w:w="994" w:type="dxa"/>
          </w:tcPr>
          <w:p w14:paraId="03FADA63" w14:textId="334ADACF" w:rsidR="009A4FD7" w:rsidRPr="004E64B9" w:rsidRDefault="009A4FD7" w:rsidP="009A4FD7">
            <w:pPr>
              <w:tabs>
                <w:tab w:val="decimal" w:pos="774"/>
              </w:tabs>
              <w:ind w:left="-153" w:right="-108"/>
              <w:rPr>
                <w:rFonts w:ascii="CordiaUPC" w:eastAsia="Times New Roman" w:hAnsi="CordiaUPC" w:cs="CordiaUPC"/>
                <w:sz w:val="26"/>
                <w:szCs w:val="26"/>
              </w:rPr>
            </w:pPr>
            <w:r w:rsidRPr="004E64B9">
              <w:rPr>
                <w:rFonts w:ascii="CordiaUPC" w:eastAsia="Times New Roman" w:hAnsi="CordiaUPC" w:cs="CordiaUPC" w:hint="cs"/>
                <w:sz w:val="26"/>
                <w:szCs w:val="26"/>
              </w:rPr>
              <w:t>496</w:t>
            </w:r>
          </w:p>
        </w:tc>
      </w:tr>
      <w:tr w:rsidR="009A4FD7" w:rsidRPr="004E64B9" w14:paraId="547D9D00" w14:textId="77777777" w:rsidTr="008D071D">
        <w:trPr>
          <w:trHeight w:val="137"/>
        </w:trPr>
        <w:tc>
          <w:tcPr>
            <w:tcW w:w="4600" w:type="dxa"/>
          </w:tcPr>
          <w:p w14:paraId="01FCFF81" w14:textId="77777777" w:rsidR="009A4FD7" w:rsidRPr="004E64B9" w:rsidRDefault="009A4FD7" w:rsidP="009A4FD7">
            <w:pPr>
              <w:rPr>
                <w:rFonts w:ascii="CordiaUPC" w:eastAsia="Times New Roman" w:hAnsi="CordiaUPC" w:cs="CordiaUPC"/>
                <w:sz w:val="26"/>
                <w:szCs w:val="26"/>
                <w:lang w:val="en-US" w:bidi="th-TH"/>
              </w:rPr>
            </w:pPr>
            <w:r w:rsidRPr="004E64B9">
              <w:rPr>
                <w:rFonts w:ascii="CordiaUPC" w:eastAsia="Times New Roman" w:hAnsi="CordiaUPC" w:cs="CordiaUPC" w:hint="cs"/>
                <w:sz w:val="26"/>
                <w:szCs w:val="26"/>
              </w:rPr>
              <w:t>Post-employment benefits</w:t>
            </w:r>
          </w:p>
        </w:tc>
        <w:tc>
          <w:tcPr>
            <w:tcW w:w="990" w:type="dxa"/>
          </w:tcPr>
          <w:p w14:paraId="61E2AEEF" w14:textId="55A3F26B" w:rsidR="009A4FD7" w:rsidRPr="004E64B9" w:rsidRDefault="009A4FD7" w:rsidP="009A4FD7">
            <w:pPr>
              <w:tabs>
                <w:tab w:val="decimal" w:pos="774"/>
              </w:tabs>
              <w:ind w:left="-153" w:right="-108"/>
              <w:rPr>
                <w:rFonts w:ascii="CordiaUPC" w:eastAsia="Times New Roman" w:hAnsi="CordiaUPC" w:cs="CordiaUPC"/>
                <w:sz w:val="26"/>
                <w:szCs w:val="26"/>
                <w:lang w:val="en-US" w:bidi="th-TH"/>
              </w:rPr>
            </w:pPr>
            <w:r>
              <w:rPr>
                <w:rFonts w:ascii="CordiaUPC" w:eastAsia="Times New Roman" w:hAnsi="CordiaUPC" w:cs="CordiaUPC"/>
                <w:sz w:val="28"/>
                <w:szCs w:val="28"/>
              </w:rPr>
              <w:t>45</w:t>
            </w:r>
          </w:p>
        </w:tc>
        <w:tc>
          <w:tcPr>
            <w:tcW w:w="240" w:type="dxa"/>
          </w:tcPr>
          <w:p w14:paraId="505DF412" w14:textId="77777777" w:rsidR="009A4FD7" w:rsidRPr="004E64B9" w:rsidRDefault="009A4FD7" w:rsidP="009A4FD7">
            <w:pPr>
              <w:tabs>
                <w:tab w:val="decimal" w:pos="774"/>
              </w:tabs>
              <w:ind w:left="-153" w:right="-108"/>
              <w:rPr>
                <w:rFonts w:ascii="CordiaUPC" w:eastAsia="Times New Roman" w:hAnsi="CordiaUPC" w:cs="CordiaUPC"/>
                <w:sz w:val="26"/>
                <w:szCs w:val="26"/>
              </w:rPr>
            </w:pPr>
          </w:p>
        </w:tc>
        <w:tc>
          <w:tcPr>
            <w:tcW w:w="1029" w:type="dxa"/>
          </w:tcPr>
          <w:p w14:paraId="3F6940F0" w14:textId="16C0C332" w:rsidR="009A4FD7" w:rsidRPr="004E64B9" w:rsidRDefault="009A4FD7" w:rsidP="009A4FD7">
            <w:pPr>
              <w:tabs>
                <w:tab w:val="decimal" w:pos="774"/>
              </w:tabs>
              <w:ind w:left="-153" w:right="-108"/>
              <w:rPr>
                <w:rFonts w:ascii="CordiaUPC" w:eastAsia="Times New Roman" w:hAnsi="CordiaUPC" w:cs="CordiaUPC"/>
                <w:sz w:val="26"/>
                <w:szCs w:val="26"/>
              </w:rPr>
            </w:pPr>
            <w:r w:rsidRPr="004E64B9">
              <w:rPr>
                <w:rFonts w:ascii="CordiaUPC" w:eastAsia="Times New Roman" w:hAnsi="CordiaUPC" w:cs="CordiaUPC" w:hint="cs"/>
                <w:sz w:val="26"/>
                <w:szCs w:val="26"/>
              </w:rPr>
              <w:t>41</w:t>
            </w:r>
          </w:p>
        </w:tc>
        <w:tc>
          <w:tcPr>
            <w:tcW w:w="243" w:type="dxa"/>
            <w:vAlign w:val="bottom"/>
          </w:tcPr>
          <w:p w14:paraId="43ED0E54" w14:textId="77777777" w:rsidR="009A4FD7" w:rsidRPr="004E64B9" w:rsidRDefault="009A4FD7" w:rsidP="009A4FD7">
            <w:pPr>
              <w:tabs>
                <w:tab w:val="decimal" w:pos="774"/>
              </w:tabs>
              <w:ind w:left="-153" w:right="-108"/>
              <w:rPr>
                <w:rFonts w:ascii="CordiaUPC" w:eastAsia="Times New Roman" w:hAnsi="CordiaUPC" w:cs="CordiaUPC"/>
                <w:sz w:val="26"/>
                <w:szCs w:val="26"/>
              </w:rPr>
            </w:pPr>
          </w:p>
        </w:tc>
        <w:tc>
          <w:tcPr>
            <w:tcW w:w="1026" w:type="dxa"/>
            <w:vAlign w:val="bottom"/>
          </w:tcPr>
          <w:p w14:paraId="784B8FDE" w14:textId="7B55DD88" w:rsidR="009A4FD7" w:rsidRPr="004E64B9" w:rsidRDefault="009A4FD7" w:rsidP="009A4FD7">
            <w:pPr>
              <w:tabs>
                <w:tab w:val="decimal" w:pos="774"/>
              </w:tabs>
              <w:ind w:left="-153" w:right="-108"/>
              <w:rPr>
                <w:rFonts w:ascii="CordiaUPC" w:eastAsia="Times New Roman" w:hAnsi="CordiaUPC" w:cs="CordiaUPC"/>
                <w:sz w:val="26"/>
                <w:szCs w:val="26"/>
              </w:rPr>
            </w:pPr>
            <w:r>
              <w:rPr>
                <w:rFonts w:ascii="CordiaUPC" w:eastAsia="Times New Roman" w:hAnsi="CordiaUPC" w:cs="CordiaUPC"/>
                <w:sz w:val="28"/>
                <w:szCs w:val="28"/>
              </w:rPr>
              <w:t>44</w:t>
            </w:r>
          </w:p>
        </w:tc>
        <w:tc>
          <w:tcPr>
            <w:tcW w:w="239" w:type="dxa"/>
            <w:vAlign w:val="bottom"/>
          </w:tcPr>
          <w:p w14:paraId="05DB324F" w14:textId="77777777" w:rsidR="009A4FD7" w:rsidRPr="004E64B9" w:rsidRDefault="009A4FD7" w:rsidP="009A4FD7">
            <w:pPr>
              <w:tabs>
                <w:tab w:val="decimal" w:pos="774"/>
              </w:tabs>
              <w:ind w:left="-153" w:right="-108"/>
              <w:rPr>
                <w:rFonts w:ascii="CordiaUPC" w:eastAsia="Times New Roman" w:hAnsi="CordiaUPC" w:cs="CordiaUPC"/>
                <w:sz w:val="26"/>
                <w:szCs w:val="26"/>
              </w:rPr>
            </w:pPr>
          </w:p>
        </w:tc>
        <w:tc>
          <w:tcPr>
            <w:tcW w:w="994" w:type="dxa"/>
          </w:tcPr>
          <w:p w14:paraId="4525C183" w14:textId="2893A38D" w:rsidR="009A4FD7" w:rsidRPr="004E64B9" w:rsidRDefault="009A4FD7" w:rsidP="009A4FD7">
            <w:pPr>
              <w:tabs>
                <w:tab w:val="decimal" w:pos="774"/>
              </w:tabs>
              <w:ind w:left="-153" w:right="-108"/>
              <w:rPr>
                <w:rFonts w:ascii="CordiaUPC" w:eastAsia="Times New Roman" w:hAnsi="CordiaUPC" w:cs="CordiaUPC"/>
                <w:sz w:val="26"/>
                <w:szCs w:val="26"/>
              </w:rPr>
            </w:pPr>
            <w:r w:rsidRPr="004E64B9">
              <w:rPr>
                <w:rFonts w:ascii="CordiaUPC" w:eastAsia="Times New Roman" w:hAnsi="CordiaUPC" w:cs="CordiaUPC" w:hint="cs"/>
                <w:sz w:val="26"/>
                <w:szCs w:val="26"/>
              </w:rPr>
              <w:t>38</w:t>
            </w:r>
          </w:p>
        </w:tc>
      </w:tr>
      <w:tr w:rsidR="009A4FD7" w:rsidRPr="004E64B9" w14:paraId="60B64BB2" w14:textId="77777777" w:rsidTr="008D071D">
        <w:trPr>
          <w:trHeight w:val="137"/>
        </w:trPr>
        <w:tc>
          <w:tcPr>
            <w:tcW w:w="4600" w:type="dxa"/>
          </w:tcPr>
          <w:p w14:paraId="71FCDDBE" w14:textId="77777777" w:rsidR="009A4FD7" w:rsidRPr="004E64B9" w:rsidRDefault="009A4FD7" w:rsidP="009A4FD7">
            <w:pPr>
              <w:rPr>
                <w:rFonts w:ascii="CordiaUPC" w:eastAsia="Times New Roman" w:hAnsi="CordiaUPC" w:cs="CordiaUPC"/>
                <w:b/>
                <w:bCs/>
                <w:sz w:val="26"/>
                <w:szCs w:val="26"/>
                <w:lang w:val="en-US" w:bidi="th-TH"/>
              </w:rPr>
            </w:pPr>
            <w:r w:rsidRPr="004E64B9">
              <w:rPr>
                <w:rFonts w:ascii="CordiaUPC" w:eastAsia="Times New Roman" w:hAnsi="CordiaUPC" w:cs="CordiaUPC" w:hint="cs"/>
                <w:b/>
                <w:bCs/>
                <w:sz w:val="26"/>
                <w:szCs w:val="26"/>
                <w:lang w:val="en-US" w:bidi="th-TH"/>
              </w:rPr>
              <w:t>Total</w:t>
            </w:r>
          </w:p>
        </w:tc>
        <w:tc>
          <w:tcPr>
            <w:tcW w:w="990" w:type="dxa"/>
            <w:tcBorders>
              <w:top w:val="single" w:sz="4" w:space="0" w:color="auto"/>
              <w:bottom w:val="double" w:sz="4" w:space="0" w:color="auto"/>
            </w:tcBorders>
          </w:tcPr>
          <w:p w14:paraId="0CD3AC93" w14:textId="0D97CF7C" w:rsidR="009A4FD7" w:rsidRPr="004E64B9" w:rsidRDefault="009A4FD7" w:rsidP="009A4FD7">
            <w:pPr>
              <w:tabs>
                <w:tab w:val="decimal" w:pos="774"/>
              </w:tabs>
              <w:ind w:left="-153" w:right="-108"/>
              <w:rPr>
                <w:rFonts w:ascii="CordiaUPC" w:eastAsia="Times New Roman" w:hAnsi="CordiaUPC" w:cs="CordiaUPC"/>
                <w:b/>
                <w:bCs/>
                <w:sz w:val="26"/>
                <w:szCs w:val="26"/>
              </w:rPr>
            </w:pPr>
            <w:r>
              <w:rPr>
                <w:rFonts w:ascii="CordiaUPC" w:eastAsia="Times New Roman" w:hAnsi="CordiaUPC" w:cs="CordiaUPC"/>
                <w:b/>
                <w:bCs/>
                <w:sz w:val="28"/>
                <w:szCs w:val="28"/>
              </w:rPr>
              <w:t>522</w:t>
            </w:r>
          </w:p>
        </w:tc>
        <w:tc>
          <w:tcPr>
            <w:tcW w:w="240" w:type="dxa"/>
          </w:tcPr>
          <w:p w14:paraId="2F904245" w14:textId="77777777" w:rsidR="009A4FD7" w:rsidRPr="004E64B9" w:rsidRDefault="009A4FD7" w:rsidP="009A4FD7">
            <w:pPr>
              <w:tabs>
                <w:tab w:val="decimal" w:pos="774"/>
              </w:tabs>
              <w:ind w:left="-153" w:right="-108"/>
              <w:rPr>
                <w:rFonts w:ascii="CordiaUPC" w:eastAsia="Times New Roman" w:hAnsi="CordiaUPC" w:cs="CordiaUPC"/>
                <w:sz w:val="26"/>
                <w:szCs w:val="26"/>
              </w:rPr>
            </w:pPr>
          </w:p>
        </w:tc>
        <w:tc>
          <w:tcPr>
            <w:tcW w:w="1029" w:type="dxa"/>
            <w:tcBorders>
              <w:top w:val="single" w:sz="4" w:space="0" w:color="auto"/>
              <w:bottom w:val="double" w:sz="4" w:space="0" w:color="auto"/>
            </w:tcBorders>
          </w:tcPr>
          <w:p w14:paraId="4C4B13C1" w14:textId="1CB7DA3E" w:rsidR="009A4FD7" w:rsidRPr="004E64B9" w:rsidRDefault="009A4FD7" w:rsidP="009A4FD7">
            <w:pPr>
              <w:tabs>
                <w:tab w:val="decimal" w:pos="774"/>
              </w:tabs>
              <w:ind w:left="-153" w:right="-108"/>
              <w:rPr>
                <w:rFonts w:ascii="CordiaUPC" w:eastAsia="Times New Roman" w:hAnsi="CordiaUPC" w:cs="CordiaUPC"/>
                <w:b/>
                <w:bCs/>
                <w:sz w:val="26"/>
                <w:szCs w:val="26"/>
              </w:rPr>
            </w:pPr>
            <w:r w:rsidRPr="004E64B9">
              <w:rPr>
                <w:rFonts w:ascii="CordiaUPC" w:eastAsia="Times New Roman" w:hAnsi="CordiaUPC" w:cs="CordiaUPC" w:hint="cs"/>
                <w:b/>
                <w:bCs/>
                <w:sz w:val="26"/>
                <w:szCs w:val="26"/>
              </w:rPr>
              <w:t>621</w:t>
            </w:r>
          </w:p>
        </w:tc>
        <w:tc>
          <w:tcPr>
            <w:tcW w:w="243" w:type="dxa"/>
            <w:vAlign w:val="bottom"/>
          </w:tcPr>
          <w:p w14:paraId="77419FE9" w14:textId="77777777" w:rsidR="009A4FD7" w:rsidRPr="004E64B9" w:rsidRDefault="009A4FD7" w:rsidP="009A4FD7">
            <w:pPr>
              <w:tabs>
                <w:tab w:val="decimal" w:pos="774"/>
              </w:tabs>
              <w:ind w:left="-153" w:right="-108"/>
              <w:rPr>
                <w:rFonts w:ascii="CordiaUPC" w:eastAsia="Times New Roman" w:hAnsi="CordiaUPC" w:cs="CordiaUPC"/>
                <w:b/>
                <w:bCs/>
                <w:sz w:val="26"/>
                <w:szCs w:val="26"/>
              </w:rPr>
            </w:pPr>
          </w:p>
        </w:tc>
        <w:tc>
          <w:tcPr>
            <w:tcW w:w="1026" w:type="dxa"/>
            <w:tcBorders>
              <w:top w:val="single" w:sz="4" w:space="0" w:color="auto"/>
              <w:bottom w:val="double" w:sz="4" w:space="0" w:color="auto"/>
            </w:tcBorders>
            <w:vAlign w:val="bottom"/>
          </w:tcPr>
          <w:p w14:paraId="2BA0B4D1" w14:textId="2820AF42" w:rsidR="009A4FD7" w:rsidRPr="004E64B9" w:rsidRDefault="009A4FD7" w:rsidP="009A4FD7">
            <w:pPr>
              <w:tabs>
                <w:tab w:val="decimal" w:pos="774"/>
              </w:tabs>
              <w:ind w:left="-153" w:right="-108"/>
              <w:rPr>
                <w:rFonts w:ascii="CordiaUPC" w:eastAsia="Times New Roman" w:hAnsi="CordiaUPC" w:cs="CordiaUPC"/>
                <w:b/>
                <w:bCs/>
                <w:sz w:val="26"/>
                <w:szCs w:val="26"/>
              </w:rPr>
            </w:pPr>
            <w:r>
              <w:rPr>
                <w:rFonts w:ascii="CordiaUPC" w:eastAsia="Times New Roman" w:hAnsi="CordiaUPC" w:cs="CordiaUPC"/>
                <w:b/>
                <w:bCs/>
                <w:sz w:val="28"/>
                <w:szCs w:val="28"/>
              </w:rPr>
              <w:t>500</w:t>
            </w:r>
          </w:p>
        </w:tc>
        <w:tc>
          <w:tcPr>
            <w:tcW w:w="239" w:type="dxa"/>
            <w:vAlign w:val="bottom"/>
          </w:tcPr>
          <w:p w14:paraId="4F45837A" w14:textId="77777777" w:rsidR="009A4FD7" w:rsidRPr="004E64B9" w:rsidRDefault="009A4FD7" w:rsidP="009A4FD7">
            <w:pPr>
              <w:tabs>
                <w:tab w:val="decimal" w:pos="774"/>
              </w:tabs>
              <w:ind w:left="-153" w:right="-108"/>
              <w:rPr>
                <w:rFonts w:ascii="CordiaUPC" w:eastAsia="Times New Roman" w:hAnsi="CordiaUPC" w:cs="CordiaUPC"/>
                <w:b/>
                <w:bCs/>
                <w:sz w:val="26"/>
                <w:szCs w:val="26"/>
              </w:rPr>
            </w:pPr>
          </w:p>
        </w:tc>
        <w:tc>
          <w:tcPr>
            <w:tcW w:w="994" w:type="dxa"/>
            <w:tcBorders>
              <w:top w:val="single" w:sz="4" w:space="0" w:color="auto"/>
              <w:bottom w:val="double" w:sz="4" w:space="0" w:color="auto"/>
            </w:tcBorders>
          </w:tcPr>
          <w:p w14:paraId="38D1B916" w14:textId="797E2665" w:rsidR="009A4FD7" w:rsidRPr="004E64B9" w:rsidRDefault="009A4FD7" w:rsidP="009A4FD7">
            <w:pPr>
              <w:tabs>
                <w:tab w:val="decimal" w:pos="774"/>
              </w:tabs>
              <w:ind w:left="-153" w:right="-108"/>
              <w:rPr>
                <w:rFonts w:ascii="CordiaUPC" w:eastAsia="Times New Roman" w:hAnsi="CordiaUPC" w:cs="CordiaUPC"/>
                <w:b/>
                <w:bCs/>
                <w:sz w:val="26"/>
                <w:szCs w:val="26"/>
              </w:rPr>
            </w:pPr>
            <w:r w:rsidRPr="004E64B9">
              <w:rPr>
                <w:rFonts w:ascii="CordiaUPC" w:eastAsia="Times New Roman" w:hAnsi="CordiaUPC" w:cs="CordiaUPC" w:hint="cs"/>
                <w:b/>
                <w:bCs/>
                <w:sz w:val="26"/>
                <w:szCs w:val="26"/>
              </w:rPr>
              <w:t>552</w:t>
            </w:r>
          </w:p>
        </w:tc>
      </w:tr>
    </w:tbl>
    <w:p w14:paraId="05628228" w14:textId="77777777" w:rsidR="001F0595" w:rsidRPr="00E44283" w:rsidRDefault="001F0595" w:rsidP="00E44283">
      <w:pPr>
        <w:spacing w:line="240" w:lineRule="exact"/>
        <w:ind w:left="547"/>
        <w:jc w:val="thaiDistribute"/>
        <w:rPr>
          <w:rFonts w:ascii="CordiaUPC" w:hAnsi="CordiaUPC" w:cs="CordiaUPC"/>
          <w:spacing w:val="-2"/>
          <w:sz w:val="26"/>
          <w:szCs w:val="26"/>
          <w:lang w:val="en-US"/>
        </w:rPr>
      </w:pPr>
    </w:p>
    <w:p w14:paraId="2F27E2A4" w14:textId="77777777" w:rsidR="001D5197" w:rsidRPr="00E44283" w:rsidRDefault="001D5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Senior management personnel of the Bank are directors, man</w:t>
      </w:r>
      <w:r w:rsidR="00110049" w:rsidRPr="00E44283">
        <w:rPr>
          <w:rFonts w:ascii="CordiaUPC" w:hAnsi="CordiaUPC" w:cs="CordiaUPC" w:hint="cs"/>
          <w:sz w:val="26"/>
          <w:szCs w:val="26"/>
          <w:lang w:val="en-US"/>
        </w:rPr>
        <w:t xml:space="preserve">agement personnel at the level </w:t>
      </w:r>
      <w:r w:rsidR="00191BB3" w:rsidRPr="00E44283">
        <w:rPr>
          <w:rFonts w:ascii="CordiaUPC" w:hAnsi="CordiaUPC" w:cs="CordiaUPC" w:hint="cs"/>
          <w:sz w:val="26"/>
          <w:szCs w:val="26"/>
          <w:lang w:val="en-US"/>
        </w:rPr>
        <w:t>“</w:t>
      </w:r>
      <w:r w:rsidR="00110049" w:rsidRPr="00E44283">
        <w:rPr>
          <w:rFonts w:ascii="CordiaUPC" w:hAnsi="CordiaUPC" w:cs="CordiaUPC" w:hint="cs"/>
          <w:sz w:val="26"/>
          <w:szCs w:val="26"/>
          <w:lang w:val="en-US"/>
        </w:rPr>
        <w:t>Head of</w:t>
      </w:r>
      <w:r w:rsidR="00191BB3" w:rsidRPr="00E44283">
        <w:rPr>
          <w:rFonts w:ascii="CordiaUPC" w:hAnsi="CordiaUPC" w:cs="CordiaUPC" w:hint="cs"/>
          <w:sz w:val="26"/>
          <w:szCs w:val="26"/>
          <w:lang w:val="en-US"/>
        </w:rPr>
        <w:t>”</w:t>
      </w:r>
      <w:r w:rsidRPr="00E44283">
        <w:rPr>
          <w:rFonts w:ascii="CordiaUPC" w:hAnsi="CordiaUPC" w:cs="CordiaUPC" w:hint="cs"/>
          <w:sz w:val="26"/>
          <w:szCs w:val="26"/>
          <w:lang w:val="en-US"/>
        </w:rPr>
        <w:t xml:space="preserve"> or </w:t>
      </w:r>
      <w:r w:rsidRPr="00E44283">
        <w:rPr>
          <w:rFonts w:ascii="CordiaUPC" w:hAnsi="CordiaUPC" w:cs="CordiaUPC" w:hint="cs"/>
          <w:sz w:val="26"/>
          <w:szCs w:val="26"/>
        </w:rPr>
        <w:t xml:space="preserve">executive vice </w:t>
      </w:r>
      <w:r w:rsidRPr="00E44283">
        <w:rPr>
          <w:rFonts w:ascii="CordiaUPC" w:hAnsi="CordiaUPC" w:cs="CordiaUPC" w:hint="cs"/>
          <w:sz w:val="26"/>
          <w:szCs w:val="26"/>
          <w:lang w:val="en-US"/>
        </w:rPr>
        <w:t>president</w:t>
      </w:r>
      <w:r w:rsidRPr="00E44283">
        <w:rPr>
          <w:rFonts w:ascii="CordiaUPC" w:hAnsi="CordiaUPC" w:cs="CordiaUPC" w:hint="cs"/>
          <w:sz w:val="26"/>
          <w:szCs w:val="26"/>
        </w:rPr>
        <w:t xml:space="preserve"> and above, and related management personnel of Accounting or Finance.</w:t>
      </w:r>
      <w:r w:rsidR="00120D23" w:rsidRPr="00E44283">
        <w:rPr>
          <w:rFonts w:ascii="CordiaUPC" w:hAnsi="CordiaUPC" w:cs="CordiaUPC" w:hint="cs"/>
          <w:sz w:val="26"/>
          <w:szCs w:val="26"/>
          <w:lang w:val="en-US"/>
        </w:rPr>
        <w:t xml:space="preserve"> Senior management personnel</w:t>
      </w:r>
      <w:r w:rsidRPr="00E44283">
        <w:rPr>
          <w:rFonts w:ascii="CordiaUPC" w:hAnsi="CordiaUPC" w:cs="CordiaUPC" w:hint="cs"/>
          <w:sz w:val="26"/>
          <w:szCs w:val="26"/>
          <w:lang w:val="en-US"/>
        </w:rPr>
        <w:t xml:space="preserve"> of the subsidiaries are those at the level of director and executive officer upwards.</w:t>
      </w:r>
    </w:p>
    <w:p w14:paraId="56F0E89E" w14:textId="043484B2" w:rsidR="000872A7" w:rsidRDefault="000872A7">
      <w:pPr>
        <w:spacing w:line="240" w:lineRule="auto"/>
        <w:rPr>
          <w:rFonts w:ascii="CordiaUPC" w:hAnsi="CordiaUPC" w:cs="CordiaUPC"/>
          <w:b/>
          <w:bCs/>
          <w:sz w:val="16"/>
          <w:szCs w:val="16"/>
        </w:rPr>
      </w:pPr>
    </w:p>
    <w:p w14:paraId="6DD35E2D" w14:textId="77777777" w:rsidR="000872A7" w:rsidRPr="000872A7" w:rsidRDefault="000872A7">
      <w:pPr>
        <w:spacing w:line="240" w:lineRule="auto"/>
        <w:rPr>
          <w:rFonts w:ascii="CordiaUPC" w:hAnsi="CordiaUPC" w:cs="CordiaUPC"/>
          <w:b/>
          <w:bCs/>
          <w:sz w:val="16"/>
          <w:szCs w:val="16"/>
        </w:rPr>
      </w:pPr>
    </w:p>
    <w:p w14:paraId="73B93E4A" w14:textId="2FDB7D71" w:rsidR="00A76A52" w:rsidRPr="00E44283" w:rsidRDefault="00CB72CA" w:rsidP="00504914">
      <w:pPr>
        <w:spacing w:line="240" w:lineRule="exact"/>
        <w:ind w:left="540" w:hanging="540"/>
        <w:rPr>
          <w:rFonts w:ascii="CordiaUPC" w:hAnsi="CordiaUPC" w:cs="CordiaUPC"/>
          <w:b/>
          <w:bCs/>
          <w:sz w:val="26"/>
          <w:szCs w:val="26"/>
        </w:rPr>
      </w:pPr>
      <w:proofErr w:type="gramStart"/>
      <w:r w:rsidRPr="00E44283">
        <w:rPr>
          <w:rFonts w:ascii="CordiaUPC" w:hAnsi="CordiaUPC" w:cs="CordiaUPC" w:hint="cs"/>
          <w:b/>
          <w:bCs/>
          <w:sz w:val="26"/>
          <w:szCs w:val="26"/>
        </w:rPr>
        <w:t>3</w:t>
      </w:r>
      <w:r w:rsidR="00AC4D59">
        <w:rPr>
          <w:rFonts w:ascii="CordiaUPC" w:hAnsi="CordiaUPC" w:cs="CordiaUPC"/>
          <w:b/>
          <w:bCs/>
          <w:sz w:val="26"/>
          <w:szCs w:val="26"/>
        </w:rPr>
        <w:t>5</w:t>
      </w:r>
      <w:r w:rsidR="00A76A52" w:rsidRPr="00E44283">
        <w:rPr>
          <w:rFonts w:ascii="CordiaUPC" w:hAnsi="CordiaUPC" w:cs="CordiaUPC" w:hint="cs"/>
          <w:b/>
          <w:bCs/>
          <w:sz w:val="26"/>
          <w:szCs w:val="26"/>
        </w:rPr>
        <w:t xml:space="preserve">.4  </w:t>
      </w:r>
      <w:r w:rsidR="00A76A52" w:rsidRPr="00E44283">
        <w:rPr>
          <w:rFonts w:ascii="CordiaUPC" w:hAnsi="CordiaUPC" w:cs="CordiaUPC" w:hint="cs"/>
          <w:b/>
          <w:bCs/>
          <w:sz w:val="26"/>
          <w:szCs w:val="26"/>
        </w:rPr>
        <w:tab/>
      </w:r>
      <w:proofErr w:type="gramEnd"/>
      <w:r w:rsidR="00A76A52" w:rsidRPr="00E44283">
        <w:rPr>
          <w:rFonts w:ascii="CordiaUPC" w:hAnsi="CordiaUPC" w:cs="CordiaUPC" w:hint="cs"/>
          <w:b/>
          <w:bCs/>
          <w:sz w:val="26"/>
          <w:szCs w:val="26"/>
        </w:rPr>
        <w:t>Other benefits payable to the senior management personnel</w:t>
      </w:r>
    </w:p>
    <w:p w14:paraId="2497A135" w14:textId="77777777" w:rsidR="00723F76" w:rsidRPr="00E44283" w:rsidRDefault="00A76A52" w:rsidP="00E44283">
      <w:pPr>
        <w:spacing w:line="240" w:lineRule="exact"/>
        <w:ind w:left="547" w:hanging="547"/>
        <w:jc w:val="thaiDistribute"/>
        <w:rPr>
          <w:rFonts w:ascii="CordiaUPC" w:hAnsi="CordiaUPC" w:cs="CordiaUPC"/>
          <w:b/>
          <w:bCs/>
          <w:sz w:val="26"/>
          <w:szCs w:val="26"/>
        </w:rPr>
      </w:pPr>
      <w:r w:rsidRPr="00E44283">
        <w:rPr>
          <w:rFonts w:ascii="CordiaUPC" w:hAnsi="CordiaUPC" w:cs="CordiaUPC" w:hint="cs"/>
          <w:b/>
          <w:bCs/>
          <w:sz w:val="26"/>
          <w:szCs w:val="26"/>
        </w:rPr>
        <w:tab/>
      </w:r>
    </w:p>
    <w:p w14:paraId="68103FB3" w14:textId="019B278C" w:rsidR="008F53BB" w:rsidRDefault="00A76A52" w:rsidP="00504914">
      <w:pPr>
        <w:spacing w:line="240" w:lineRule="exact"/>
        <w:ind w:left="540"/>
        <w:jc w:val="both"/>
        <w:rPr>
          <w:rFonts w:ascii="CordiaUPC" w:hAnsi="CordiaUPC" w:cs="CordiaUPC"/>
          <w:sz w:val="26"/>
          <w:szCs w:val="26"/>
          <w:lang w:val="en-US"/>
        </w:rPr>
      </w:pPr>
      <w:r w:rsidRPr="00E44283">
        <w:rPr>
          <w:rFonts w:ascii="CordiaUPC" w:hAnsi="CordiaUPC" w:cs="CordiaUPC" w:hint="cs"/>
          <w:sz w:val="26"/>
          <w:szCs w:val="26"/>
        </w:rPr>
        <w:t>The Bank’s senior management personnel do not</w:t>
      </w:r>
      <w:r w:rsidRPr="00E44283">
        <w:rPr>
          <w:rFonts w:ascii="CordiaUPC" w:hAnsi="CordiaUPC" w:cs="CordiaUPC" w:hint="cs"/>
          <w:sz w:val="26"/>
          <w:szCs w:val="26"/>
          <w:lang w:val="en-US"/>
        </w:rPr>
        <w:t xml:space="preserve"> </w:t>
      </w:r>
      <w:r w:rsidRPr="00E44283">
        <w:rPr>
          <w:rFonts w:ascii="CordiaUPC" w:hAnsi="CordiaUPC" w:cs="CordiaUPC" w:hint="cs"/>
          <w:sz w:val="26"/>
          <w:szCs w:val="26"/>
        </w:rPr>
        <w:t>receive other benefits both in term</w:t>
      </w:r>
      <w:r w:rsidR="00C15EFE" w:rsidRPr="00E44283">
        <w:rPr>
          <w:rFonts w:ascii="CordiaUPC" w:hAnsi="CordiaUPC" w:cs="CordiaUPC" w:hint="cs"/>
          <w:sz w:val="26"/>
          <w:szCs w:val="26"/>
        </w:rPr>
        <w:t>s</w:t>
      </w:r>
      <w:r w:rsidRPr="00E44283">
        <w:rPr>
          <w:rFonts w:ascii="CordiaUPC" w:hAnsi="CordiaUPC" w:cs="CordiaUPC" w:hint="cs"/>
          <w:sz w:val="26"/>
          <w:szCs w:val="26"/>
        </w:rPr>
        <w:t xml:space="preserve"> of </w:t>
      </w:r>
      <w:proofErr w:type="spellStart"/>
      <w:r w:rsidRPr="00E44283">
        <w:rPr>
          <w:rFonts w:ascii="CordiaUPC" w:hAnsi="CordiaUPC" w:cs="CordiaUPC" w:hint="cs"/>
          <w:sz w:val="26"/>
          <w:szCs w:val="26"/>
        </w:rPr>
        <w:t>mone</w:t>
      </w:r>
      <w:r w:rsidRPr="00E44283">
        <w:rPr>
          <w:rFonts w:ascii="CordiaUPC" w:hAnsi="CordiaUPC" w:cs="CordiaUPC" w:hint="cs"/>
          <w:sz w:val="26"/>
          <w:szCs w:val="26"/>
          <w:lang w:val="en-US"/>
        </w:rPr>
        <w:t>tary</w:t>
      </w:r>
      <w:proofErr w:type="spellEnd"/>
      <w:r w:rsidRPr="00E44283">
        <w:rPr>
          <w:rFonts w:ascii="CordiaUPC" w:hAnsi="CordiaUPC" w:cs="CordiaUPC" w:hint="cs"/>
          <w:sz w:val="26"/>
          <w:szCs w:val="26"/>
          <w:lang w:val="en-US"/>
        </w:rPr>
        <w:t xml:space="preserve"> and non-monetary </w:t>
      </w:r>
      <w:r w:rsidRPr="00E44283">
        <w:rPr>
          <w:rFonts w:ascii="CordiaUPC" w:hAnsi="CordiaUPC" w:cs="CordiaUPC" w:hint="cs"/>
          <w:sz w:val="26"/>
          <w:szCs w:val="26"/>
        </w:rPr>
        <w:t xml:space="preserve">items, except for the benefits that are normally received as mentioned in </w:t>
      </w:r>
      <w:r w:rsidR="00120D23" w:rsidRPr="00E44283">
        <w:rPr>
          <w:rFonts w:ascii="CordiaUPC" w:hAnsi="CordiaUPC" w:cs="CordiaUPC" w:hint="cs"/>
          <w:sz w:val="26"/>
          <w:szCs w:val="26"/>
        </w:rPr>
        <w:t>n</w:t>
      </w:r>
      <w:r w:rsidRPr="00E44283">
        <w:rPr>
          <w:rFonts w:ascii="CordiaUPC" w:hAnsi="CordiaUPC" w:cs="CordiaUPC" w:hint="cs"/>
          <w:sz w:val="26"/>
          <w:szCs w:val="26"/>
        </w:rPr>
        <w:t xml:space="preserve">ote </w:t>
      </w:r>
      <w:r w:rsidR="0047224E" w:rsidRPr="00E44283">
        <w:rPr>
          <w:rFonts w:ascii="CordiaUPC" w:hAnsi="CordiaUPC" w:cs="CordiaUPC" w:hint="cs"/>
          <w:sz w:val="26"/>
          <w:szCs w:val="26"/>
        </w:rPr>
        <w:t>3</w:t>
      </w:r>
      <w:r w:rsidR="00B9353B">
        <w:rPr>
          <w:rFonts w:ascii="CordiaUPC" w:hAnsi="CordiaUPC" w:cs="CordiaUPC"/>
          <w:sz w:val="26"/>
          <w:szCs w:val="26"/>
        </w:rPr>
        <w:t>5</w:t>
      </w:r>
      <w:r w:rsidR="00673431" w:rsidRPr="00E44283">
        <w:rPr>
          <w:rFonts w:ascii="CordiaUPC" w:hAnsi="CordiaUPC" w:cs="CordiaUPC" w:hint="cs"/>
          <w:sz w:val="26"/>
          <w:szCs w:val="26"/>
        </w:rPr>
        <w:t>.3</w:t>
      </w:r>
      <w:r w:rsidR="008C0EA9" w:rsidRPr="00E44283">
        <w:rPr>
          <w:rFonts w:ascii="CordiaUPC" w:hAnsi="CordiaUPC" w:cs="CordiaUPC" w:hint="cs"/>
          <w:sz w:val="26"/>
          <w:szCs w:val="26"/>
        </w:rPr>
        <w:t xml:space="preserve"> </w:t>
      </w:r>
      <w:r w:rsidRPr="00E44283">
        <w:rPr>
          <w:rFonts w:ascii="CordiaUPC" w:hAnsi="CordiaUPC" w:cs="CordiaUPC" w:hint="cs"/>
          <w:sz w:val="26"/>
          <w:szCs w:val="26"/>
        </w:rPr>
        <w:t>such as</w:t>
      </w:r>
      <w:r w:rsidRPr="00E44283">
        <w:rPr>
          <w:rFonts w:ascii="CordiaUPC" w:hAnsi="CordiaUPC" w:cs="CordiaUPC" w:hint="cs"/>
          <w:sz w:val="26"/>
          <w:szCs w:val="26"/>
          <w:lang w:val="en-US"/>
        </w:rPr>
        <w:t xml:space="preserve"> monthly director remuneration, meeting allowance, </w:t>
      </w:r>
      <w:proofErr w:type="gramStart"/>
      <w:r w:rsidRPr="00E44283">
        <w:rPr>
          <w:rFonts w:ascii="CordiaUPC" w:hAnsi="CordiaUPC" w:cs="CordiaUPC" w:hint="cs"/>
          <w:sz w:val="26"/>
          <w:szCs w:val="26"/>
          <w:lang w:val="en-US"/>
        </w:rPr>
        <w:t>salary</w:t>
      </w:r>
      <w:proofErr w:type="gramEnd"/>
      <w:r w:rsidRPr="00E44283">
        <w:rPr>
          <w:rFonts w:ascii="CordiaUPC" w:hAnsi="CordiaUPC" w:cs="CordiaUPC" w:hint="cs"/>
          <w:sz w:val="26"/>
          <w:szCs w:val="26"/>
          <w:lang w:val="en-US"/>
        </w:rPr>
        <w:t xml:space="preserve"> and bonus.</w:t>
      </w:r>
      <w:r w:rsidRPr="00E44283">
        <w:rPr>
          <w:rFonts w:ascii="CordiaUPC" w:hAnsi="CordiaUPC" w:cs="CordiaUPC" w:hint="cs"/>
          <w:sz w:val="26"/>
          <w:szCs w:val="26"/>
        </w:rPr>
        <w:t xml:space="preserve"> Directors who are the Bank’s executives and the representative directors who are the executives of ING Bank N.V</w:t>
      </w:r>
      <w:r w:rsidRPr="00E44283">
        <w:rPr>
          <w:rFonts w:ascii="CordiaUPC" w:hAnsi="CordiaUPC" w:cs="CordiaUPC" w:hint="cs"/>
          <w:sz w:val="26"/>
          <w:szCs w:val="26"/>
          <w:cs/>
          <w:lang w:bidi="th-TH"/>
        </w:rPr>
        <w:t xml:space="preserve">. </w:t>
      </w:r>
      <w:r w:rsidRPr="00E44283">
        <w:rPr>
          <w:rFonts w:ascii="CordiaUPC" w:hAnsi="CordiaUPC" w:cs="CordiaUPC" w:hint="cs"/>
          <w:sz w:val="26"/>
          <w:szCs w:val="26"/>
        </w:rPr>
        <w:t>shall not receive director remuneration as per the criteri</w:t>
      </w:r>
      <w:r w:rsidR="00C15EFE" w:rsidRPr="00E44283">
        <w:rPr>
          <w:rFonts w:ascii="CordiaUPC" w:hAnsi="CordiaUPC" w:cs="CordiaUPC" w:hint="cs"/>
          <w:sz w:val="26"/>
          <w:szCs w:val="26"/>
        </w:rPr>
        <w:t>a of the Bank and ING Bank N.V.</w:t>
      </w:r>
      <w:r w:rsidRPr="00E44283">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E44283">
        <w:rPr>
          <w:rFonts w:ascii="CordiaUPC" w:hAnsi="CordiaUPC" w:cs="CordiaUPC" w:hint="cs"/>
          <w:sz w:val="26"/>
          <w:szCs w:val="26"/>
          <w:lang w:val="en-US"/>
        </w:rPr>
        <w:t xml:space="preserve"> Foreign executives are eligible for additional benefits, which are housing allowances, including utilities, </w:t>
      </w:r>
      <w:proofErr w:type="gramStart"/>
      <w:r w:rsidRPr="00E44283">
        <w:rPr>
          <w:rFonts w:ascii="CordiaUPC" w:hAnsi="CordiaUPC" w:cs="CordiaUPC" w:hint="cs"/>
          <w:sz w:val="26"/>
          <w:szCs w:val="26"/>
          <w:lang w:val="en-US"/>
        </w:rPr>
        <w:t>telephone</w:t>
      </w:r>
      <w:proofErr w:type="gramEnd"/>
      <w:r w:rsidRPr="00E44283">
        <w:rPr>
          <w:rFonts w:ascii="CordiaUPC" w:hAnsi="CordiaUPC" w:cs="CordiaUPC" w:hint="cs"/>
          <w:sz w:val="26"/>
          <w:szCs w:val="26"/>
          <w:lang w:val="en-US"/>
        </w:rPr>
        <w:t xml:space="preserve"> and home trip expenses in accordance with t</w:t>
      </w:r>
      <w:r w:rsidR="00FC335C" w:rsidRPr="00E44283">
        <w:rPr>
          <w:rFonts w:ascii="CordiaUPC" w:hAnsi="CordiaUPC" w:cs="CordiaUPC" w:hint="cs"/>
          <w:sz w:val="26"/>
          <w:szCs w:val="26"/>
          <w:lang w:val="en-US"/>
        </w:rPr>
        <w:t>he established criteria.</w:t>
      </w:r>
    </w:p>
    <w:p w14:paraId="0D2535A8" w14:textId="77777777" w:rsidR="00451EED" w:rsidRPr="00E44283" w:rsidRDefault="00451EED" w:rsidP="00504914">
      <w:pPr>
        <w:spacing w:line="240" w:lineRule="exact"/>
        <w:ind w:left="540"/>
        <w:jc w:val="both"/>
        <w:rPr>
          <w:rFonts w:ascii="CordiaUPC" w:hAnsi="CordiaUPC" w:cs="CordiaUPC"/>
          <w:sz w:val="26"/>
          <w:szCs w:val="26"/>
          <w:lang w:val="en-US"/>
        </w:rPr>
      </w:pPr>
    </w:p>
    <w:p w14:paraId="12F08BF7" w14:textId="41015881" w:rsidR="00D15577" w:rsidRPr="00E44283" w:rsidRDefault="00CB72CA" w:rsidP="00E44283">
      <w:pPr>
        <w:pStyle w:val="index"/>
        <w:tabs>
          <w:tab w:val="left" w:pos="540"/>
        </w:tabs>
        <w:spacing w:after="0" w:line="240" w:lineRule="exact"/>
        <w:rPr>
          <w:rFonts w:ascii="CordiaUPC" w:hAnsi="CordiaUPC" w:cs="CordiaUPC"/>
          <w:b/>
          <w:bCs/>
          <w:sz w:val="28"/>
          <w:szCs w:val="28"/>
          <w:cs/>
          <w:lang w:bidi="th-TH"/>
        </w:rPr>
      </w:pPr>
      <w:r w:rsidRPr="00E44283">
        <w:rPr>
          <w:rFonts w:ascii="CordiaUPC" w:hAnsi="CordiaUPC" w:cs="CordiaUPC" w:hint="cs"/>
          <w:b/>
          <w:bCs/>
          <w:sz w:val="28"/>
          <w:szCs w:val="28"/>
        </w:rPr>
        <w:t>3</w:t>
      </w:r>
      <w:r w:rsidR="00AC4D59">
        <w:rPr>
          <w:rFonts w:ascii="CordiaUPC" w:hAnsi="CordiaUPC" w:cs="CordiaUPC"/>
          <w:b/>
          <w:bCs/>
          <w:sz w:val="28"/>
          <w:szCs w:val="28"/>
        </w:rPr>
        <w:t>6</w:t>
      </w:r>
      <w:r w:rsidR="00072AF6" w:rsidRPr="00E44283">
        <w:rPr>
          <w:rFonts w:ascii="CordiaUPC" w:hAnsi="CordiaUPC" w:cs="CordiaUPC" w:hint="cs"/>
          <w:i/>
          <w:iCs/>
          <w:sz w:val="28"/>
          <w:szCs w:val="28"/>
        </w:rPr>
        <w:tab/>
      </w:r>
      <w:r w:rsidR="00D15577" w:rsidRPr="00E44283">
        <w:rPr>
          <w:rFonts w:ascii="CordiaUPC" w:hAnsi="CordiaUPC" w:cs="CordiaUPC" w:hint="cs"/>
          <w:b/>
          <w:bCs/>
          <w:sz w:val="28"/>
          <w:szCs w:val="28"/>
          <w:lang w:val="en-US"/>
        </w:rPr>
        <w:t>Segment information</w:t>
      </w:r>
    </w:p>
    <w:p w14:paraId="31364D5C" w14:textId="77777777" w:rsidR="00D15577" w:rsidRPr="00E44283" w:rsidRDefault="00D15577" w:rsidP="00E44283">
      <w:pPr>
        <w:spacing w:line="240" w:lineRule="exact"/>
        <w:ind w:left="547"/>
        <w:jc w:val="thaiDistribute"/>
        <w:rPr>
          <w:rFonts w:ascii="CordiaUPC" w:hAnsi="CordiaUPC" w:cs="CordiaUPC"/>
          <w:sz w:val="26"/>
          <w:szCs w:val="26"/>
          <w:lang w:val="en-US"/>
        </w:rPr>
      </w:pPr>
    </w:p>
    <w:p w14:paraId="0B4298F8" w14:textId="77777777" w:rsidR="008C0197" w:rsidRPr="00E44283" w:rsidRDefault="008C0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For management purposes, the Bank’s businesses are divided into the following core segments, based on customer segmentation</w:t>
      </w:r>
      <w:r w:rsidRPr="00E44283">
        <w:rPr>
          <w:rFonts w:ascii="CordiaUPC" w:hAnsi="CordiaUPC" w:cs="CordiaUPC" w:hint="cs"/>
          <w:sz w:val="26"/>
          <w:szCs w:val="26"/>
          <w:cs/>
          <w:lang w:val="en-US" w:bidi="th-TH"/>
        </w:rPr>
        <w:t>:</w:t>
      </w:r>
    </w:p>
    <w:p w14:paraId="14F30DB4" w14:textId="77777777" w:rsidR="008C0197" w:rsidRPr="00E44283" w:rsidRDefault="008C0197" w:rsidP="00E44283">
      <w:pPr>
        <w:spacing w:line="240" w:lineRule="exact"/>
        <w:ind w:left="547"/>
        <w:jc w:val="thaiDistribute"/>
        <w:rPr>
          <w:rFonts w:ascii="CordiaUPC" w:hAnsi="CordiaUPC" w:cs="CordiaUPC"/>
          <w:sz w:val="26"/>
          <w:szCs w:val="26"/>
          <w:lang w:val="en-US"/>
        </w:rPr>
      </w:pPr>
    </w:p>
    <w:p w14:paraId="4B61814A" w14:textId="77777777" w:rsidR="008C0197" w:rsidRPr="00E44283" w:rsidRDefault="008C0197" w:rsidP="00E44283">
      <w:pPr>
        <w:numPr>
          <w:ilvl w:val="0"/>
          <w:numId w:val="21"/>
        </w:numPr>
        <w:spacing w:line="240" w:lineRule="exact"/>
        <w:ind w:left="900" w:hanging="353"/>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Commercial Banking</w:t>
      </w:r>
    </w:p>
    <w:p w14:paraId="76A9D7FC" w14:textId="77777777" w:rsidR="008C0197" w:rsidRPr="00E44283" w:rsidRDefault="008C0197" w:rsidP="00E44283">
      <w:pPr>
        <w:spacing w:line="240" w:lineRule="exact"/>
        <w:ind w:left="1132"/>
        <w:contextualSpacing/>
        <w:jc w:val="thaiDistribute"/>
        <w:rPr>
          <w:rFonts w:ascii="CordiaUPC" w:hAnsi="CordiaUPC" w:cs="CordiaUPC"/>
          <w:sz w:val="26"/>
          <w:szCs w:val="26"/>
          <w:lang w:val="en-US"/>
        </w:rPr>
      </w:pPr>
    </w:p>
    <w:p w14:paraId="6CCFD229" w14:textId="77777777" w:rsidR="008C0197" w:rsidRPr="00E44283" w:rsidRDefault="008C0197" w:rsidP="00E44283">
      <w:pPr>
        <w:numPr>
          <w:ilvl w:val="1"/>
          <w:numId w:val="21"/>
        </w:numPr>
        <w:spacing w:line="240" w:lineRule="exact"/>
        <w:ind w:left="1260"/>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Wholesale Banking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This serves large</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sized and medium</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business customer</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main products and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services are corporate loans, letters of guarantee, deposits, trade finance and foreign exchange, supply</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chain solution, financial management, and other financial services</w:t>
      </w:r>
      <w:r w:rsidRPr="00E44283">
        <w:rPr>
          <w:rFonts w:ascii="CordiaUPC" w:hAnsi="CordiaUPC" w:cs="CordiaUPC" w:hint="cs"/>
          <w:sz w:val="26"/>
          <w:szCs w:val="26"/>
          <w:cs/>
          <w:lang w:val="en-US" w:bidi="th-TH"/>
        </w:rPr>
        <w:t>.</w:t>
      </w:r>
    </w:p>
    <w:p w14:paraId="7BBE5338" w14:textId="77777777" w:rsidR="008C0197" w:rsidRPr="00E44283" w:rsidRDefault="008C0197" w:rsidP="00E44283">
      <w:pPr>
        <w:spacing w:line="240" w:lineRule="exact"/>
        <w:ind w:left="1260" w:hanging="360"/>
        <w:contextualSpacing/>
        <w:jc w:val="thaiDistribute"/>
        <w:rPr>
          <w:rFonts w:ascii="CordiaUPC" w:hAnsi="CordiaUPC" w:cs="CordiaUPC"/>
          <w:sz w:val="26"/>
          <w:szCs w:val="26"/>
          <w:lang w:val="en-US"/>
        </w:rPr>
      </w:pPr>
    </w:p>
    <w:p w14:paraId="4F8B93F0" w14:textId="77777777" w:rsidR="008C0197" w:rsidRPr="00E44283" w:rsidRDefault="008C0197" w:rsidP="00E44283">
      <w:pPr>
        <w:numPr>
          <w:ilvl w:val="1"/>
          <w:numId w:val="21"/>
        </w:numPr>
        <w:spacing w:line="240" w:lineRule="exact"/>
        <w:ind w:left="1260"/>
        <w:contextualSpacing/>
        <w:jc w:val="thaiDistribute"/>
        <w:rPr>
          <w:rFonts w:ascii="CordiaUPC" w:hAnsi="CordiaUPC" w:cs="CordiaUPC"/>
          <w:sz w:val="26"/>
          <w:szCs w:val="26"/>
          <w:lang w:val="en-US"/>
        </w:rPr>
      </w:pPr>
      <w:r w:rsidRPr="00E44283">
        <w:rPr>
          <w:rFonts w:ascii="CordiaUPC" w:hAnsi="CordiaUPC" w:cs="CordiaUPC" w:hint="cs"/>
          <w:sz w:val="26"/>
          <w:szCs w:val="26"/>
          <w:lang w:val="en-US"/>
        </w:rPr>
        <w:t>Small Enterprise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bidi="th-TH"/>
        </w:rPr>
        <w:t>This serves small</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bidi="th-TH"/>
        </w:rPr>
        <w:t>size business customer</w:t>
      </w:r>
      <w:r w:rsidRPr="00E44283">
        <w:rPr>
          <w:rFonts w:ascii="CordiaUPC" w:hAnsi="CordiaUPC" w:cs="CordiaUPC" w:hint="cs"/>
          <w:spacing w:val="-4"/>
          <w:sz w:val="26"/>
          <w:szCs w:val="26"/>
          <w:cs/>
          <w:lang w:val="en-US" w:bidi="th-TH"/>
        </w:rPr>
        <w:t>.</w:t>
      </w:r>
      <w:r w:rsidRPr="00E44283">
        <w:rPr>
          <w:rFonts w:ascii="CordiaUPC" w:hAnsi="CordiaUPC" w:cs="CordiaUPC" w:hint="cs"/>
          <w:sz w:val="26"/>
          <w:szCs w:val="26"/>
          <w:lang w:val="en-US"/>
        </w:rPr>
        <w:t xml:space="preserve"> The main products and services are corporate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loans, deposits and bancassurance</w:t>
      </w:r>
      <w:r w:rsidRPr="00E44283">
        <w:rPr>
          <w:rFonts w:ascii="CordiaUPC" w:hAnsi="CordiaUPC" w:cs="CordiaUPC" w:hint="cs"/>
          <w:sz w:val="26"/>
          <w:szCs w:val="26"/>
          <w:cs/>
          <w:lang w:val="en-US" w:bidi="th-TH"/>
        </w:rPr>
        <w:t>.</w:t>
      </w:r>
    </w:p>
    <w:p w14:paraId="38B73D1F" w14:textId="77777777" w:rsidR="008C0197" w:rsidRPr="00E44283" w:rsidRDefault="008C0197" w:rsidP="00E44283">
      <w:pPr>
        <w:spacing w:line="240" w:lineRule="exact"/>
        <w:ind w:left="1124" w:hanging="577"/>
        <w:jc w:val="thaiDistribute"/>
        <w:rPr>
          <w:rFonts w:ascii="CordiaUPC" w:hAnsi="CordiaUPC" w:cs="CordiaUPC"/>
          <w:sz w:val="26"/>
          <w:szCs w:val="26"/>
          <w:lang w:val="en-US"/>
        </w:rPr>
      </w:pPr>
    </w:p>
    <w:p w14:paraId="68B0AD6B" w14:textId="77777777" w:rsidR="008C0197" w:rsidRPr="00E44283" w:rsidRDefault="008C0197" w:rsidP="00E44283">
      <w:pPr>
        <w:spacing w:line="240" w:lineRule="exact"/>
        <w:ind w:left="900" w:hanging="353"/>
        <w:jc w:val="thaiDistribute"/>
        <w:rPr>
          <w:rFonts w:ascii="CordiaUPC" w:hAnsi="CordiaUPC" w:cs="CordiaUPC"/>
          <w:sz w:val="26"/>
          <w:szCs w:val="26"/>
          <w:lang w:val="en-US"/>
        </w:rPr>
      </w:pPr>
      <w:r w:rsidRPr="00E44283">
        <w:rPr>
          <w:rFonts w:ascii="CordiaUPC" w:hAnsi="CordiaUPC" w:cs="CordiaUPC" w:hint="cs"/>
          <w:sz w:val="26"/>
          <w:szCs w:val="26"/>
          <w:lang w:val="en-US"/>
        </w:rPr>
        <w:t>2</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b/>
        <w:t>Retail Banking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This represents individual persons</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 xml:space="preserve"> The main products and services are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deposits, housing</w:t>
      </w:r>
      <w:r w:rsidR="005B40DF" w:rsidRPr="00E44283">
        <w:rPr>
          <w:rFonts w:ascii="CordiaUPC" w:hAnsi="CordiaUPC" w:cs="CordiaUPC" w:hint="cs"/>
          <w:sz w:val="26"/>
          <w:szCs w:val="26"/>
          <w:lang w:val="en-US"/>
        </w:rPr>
        <w:t xml:space="preserve"> </w:t>
      </w:r>
      <w:r w:rsidR="00A31B52" w:rsidRPr="00E44283">
        <w:rPr>
          <w:rFonts w:ascii="CordiaUPC" w:hAnsi="CordiaUPC" w:cs="CordiaUPC" w:hint="cs"/>
          <w:sz w:val="26"/>
          <w:szCs w:val="26"/>
          <w:lang w:val="en-US"/>
        </w:rPr>
        <w:t xml:space="preserve">loans, </w:t>
      </w:r>
      <w:r w:rsidRPr="00E44283">
        <w:rPr>
          <w:rFonts w:ascii="CordiaUPC" w:hAnsi="CordiaUPC" w:cs="CordiaUPC" w:hint="cs"/>
          <w:sz w:val="26"/>
          <w:szCs w:val="26"/>
          <w:lang w:val="en-US"/>
        </w:rPr>
        <w:t>hire purchase</w:t>
      </w:r>
      <w:r w:rsidR="00A31B52" w:rsidRPr="00E44283">
        <w:rPr>
          <w:rFonts w:ascii="CordiaUPC" w:hAnsi="CordiaUPC" w:cs="CordiaUPC" w:hint="cs"/>
          <w:sz w:val="26"/>
          <w:szCs w:val="26"/>
          <w:lang w:val="en-US"/>
        </w:rPr>
        <w:t>, finance lease</w:t>
      </w:r>
      <w:r w:rsidR="0047252B" w:rsidRPr="00E44283">
        <w:rPr>
          <w:rFonts w:ascii="CordiaUPC" w:hAnsi="CordiaUPC" w:cs="CordiaUPC" w:hint="cs"/>
          <w:sz w:val="26"/>
          <w:szCs w:val="26"/>
          <w:lang w:val="en-US"/>
        </w:rPr>
        <w:t>,</w:t>
      </w:r>
      <w:r w:rsidRPr="00E44283">
        <w:rPr>
          <w:rFonts w:ascii="CordiaUPC" w:hAnsi="CordiaUPC" w:cs="CordiaUPC" w:hint="cs"/>
          <w:sz w:val="26"/>
          <w:szCs w:val="26"/>
          <w:lang w:val="en-US"/>
        </w:rPr>
        <w:t xml:space="preserve"> personal loans, cards services, bancassurance and mutual</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funds, and foreign currency services</w:t>
      </w:r>
      <w:r w:rsidRPr="00E44283">
        <w:rPr>
          <w:rFonts w:ascii="CordiaUPC" w:hAnsi="CordiaUPC" w:cs="CordiaUPC" w:hint="cs"/>
          <w:sz w:val="26"/>
          <w:szCs w:val="26"/>
          <w:cs/>
          <w:lang w:val="en-US" w:bidi="th-TH"/>
        </w:rPr>
        <w:t>.</w:t>
      </w:r>
    </w:p>
    <w:p w14:paraId="4963C79E" w14:textId="77777777" w:rsidR="00D14DB1" w:rsidRPr="00E44283" w:rsidRDefault="00D14DB1" w:rsidP="00E44283">
      <w:pPr>
        <w:spacing w:line="240" w:lineRule="exact"/>
        <w:ind w:left="547"/>
        <w:jc w:val="thaiDistribute"/>
        <w:rPr>
          <w:rFonts w:ascii="CordiaUPC" w:hAnsi="CordiaUPC" w:cs="CordiaUPC"/>
          <w:sz w:val="26"/>
          <w:szCs w:val="26"/>
          <w:lang w:val="en-US"/>
        </w:rPr>
      </w:pPr>
    </w:p>
    <w:p w14:paraId="77911986" w14:textId="5F93EFCF" w:rsidR="008C0197" w:rsidRPr="00E44283" w:rsidRDefault="008C0197" w:rsidP="00E44283">
      <w:pPr>
        <w:spacing w:line="240" w:lineRule="exac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Bank evaluates segment performance based on profit from operation, using the same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accounting policies as those used in its preparation of the financial statements</w:t>
      </w:r>
      <w:r w:rsidRPr="00E44283">
        <w:rPr>
          <w:rFonts w:ascii="CordiaUPC" w:hAnsi="CordiaUPC" w:cs="CordiaUPC" w:hint="cs"/>
          <w:sz w:val="26"/>
          <w:szCs w:val="26"/>
          <w:cs/>
          <w:lang w:val="en-US" w:bidi="th-TH"/>
        </w:rPr>
        <w:t xml:space="preserve">. </w:t>
      </w:r>
    </w:p>
    <w:p w14:paraId="148D1282" w14:textId="4C8C55BD" w:rsidR="008C0197" w:rsidRPr="00E44283" w:rsidRDefault="008C0197" w:rsidP="00E44283">
      <w:pPr>
        <w:spacing w:line="240" w:lineRule="exact"/>
        <w:ind w:left="547"/>
        <w:jc w:val="thaiDistribute"/>
        <w:rPr>
          <w:rFonts w:ascii="CordiaUPC" w:hAnsi="CordiaUPC" w:cs="CordiaUPC"/>
          <w:sz w:val="26"/>
          <w:szCs w:val="26"/>
          <w:lang w:val="en-US"/>
        </w:rPr>
      </w:pPr>
    </w:p>
    <w:p w14:paraId="43CABE14" w14:textId="77777777" w:rsidR="00D14DB1" w:rsidRPr="00E44283" w:rsidRDefault="00D14DB1" w:rsidP="00E44283">
      <w:pPr>
        <w:spacing w:line="240" w:lineRule="exact"/>
        <w:ind w:left="547"/>
        <w:contextualSpacing/>
        <w:jc w:val="thaiDistribute"/>
        <w:rPr>
          <w:rFonts w:ascii="CordiaUPC" w:hAnsi="CordiaUPC" w:cs="CordiaUPC"/>
          <w:color w:val="000000" w:themeColor="text1"/>
          <w:sz w:val="26"/>
          <w:szCs w:val="26"/>
          <w:lang w:val="en-US" w:bidi="th-TH"/>
        </w:rPr>
      </w:pPr>
      <w:r w:rsidRPr="00E44283">
        <w:rPr>
          <w:rFonts w:ascii="CordiaUPC" w:hAnsi="CordiaUPC" w:cs="CordiaUPC" w:hint="cs"/>
          <w:color w:val="000000" w:themeColor="text1"/>
          <w:sz w:val="26"/>
          <w:szCs w:val="26"/>
          <w:lang w:val="en-US" w:bidi="th-TH"/>
        </w:rPr>
        <w:t>In the second quarter of 2020, there was certain customers transferring from Small Enterprise to Retail banking in accordance with Bank’s business direction</w:t>
      </w:r>
    </w:p>
    <w:p w14:paraId="3EC1FEBD" w14:textId="77777777" w:rsidR="00D14DB1" w:rsidRPr="00E44283" w:rsidRDefault="00D14DB1" w:rsidP="00E44283">
      <w:pPr>
        <w:spacing w:line="240" w:lineRule="exact"/>
        <w:ind w:left="547"/>
        <w:jc w:val="thaiDistribute"/>
        <w:rPr>
          <w:rFonts w:ascii="CordiaUPC" w:hAnsi="CordiaUPC" w:cs="CordiaUPC"/>
          <w:sz w:val="26"/>
          <w:szCs w:val="26"/>
          <w:lang w:val="en-US"/>
        </w:rPr>
      </w:pPr>
    </w:p>
    <w:p w14:paraId="60BFC6F2" w14:textId="77777777" w:rsidR="007A4C93" w:rsidRPr="00E44283" w:rsidRDefault="007A4C93" w:rsidP="00E44283">
      <w:pPr>
        <w:spacing w:line="240" w:lineRule="exact"/>
        <w:ind w:left="547"/>
        <w:jc w:val="thaiDistribute"/>
        <w:rPr>
          <w:rFonts w:ascii="CordiaUPC" w:hAnsi="CordiaUPC" w:cs="CordiaUPC"/>
          <w:sz w:val="26"/>
          <w:szCs w:val="26"/>
          <w:lang w:val="en-US"/>
        </w:rPr>
      </w:pPr>
    </w:p>
    <w:p w14:paraId="030BBD34" w14:textId="7A81CDC4" w:rsidR="008C0197" w:rsidRPr="00E44283" w:rsidRDefault="008C0197" w:rsidP="00D108DE">
      <w:pPr>
        <w:spacing w:line="240" w:lineRule="atLeas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inter</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segment transfer pricing policy is to set prices with reference to market rates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Direct operating expenses are recorded as expenses for each operating segment and</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 xml:space="preserve">certain expenses are allocated to each operating </w:t>
      </w:r>
      <w:proofErr w:type="gramStart"/>
      <w:r w:rsidRPr="00E44283">
        <w:rPr>
          <w:rFonts w:ascii="CordiaUPC" w:hAnsi="CordiaUPC" w:cs="CordiaUPC" w:hint="cs"/>
          <w:sz w:val="26"/>
          <w:szCs w:val="26"/>
          <w:lang w:val="en-US"/>
        </w:rPr>
        <w:t>segments</w:t>
      </w:r>
      <w:proofErr w:type="gramEnd"/>
      <w:r w:rsidRPr="00E44283">
        <w:rPr>
          <w:rFonts w:ascii="CordiaUPC" w:hAnsi="CordiaUPC" w:cs="CordiaUPC" w:hint="cs"/>
          <w:sz w:val="26"/>
          <w:szCs w:val="26"/>
          <w:lang w:val="en-US"/>
        </w:rPr>
        <w:t xml:space="preserve"> based on relevant variables e</w:t>
      </w:r>
      <w:r w:rsidRPr="00E44283">
        <w:rPr>
          <w:rFonts w:ascii="CordiaUPC" w:hAnsi="CordiaUPC" w:cs="CordiaUPC" w:hint="cs"/>
          <w:sz w:val="26"/>
          <w:szCs w:val="26"/>
          <w:cs/>
          <w:lang w:val="en-US" w:bidi="th-TH"/>
        </w:rPr>
        <w:t>.</w:t>
      </w:r>
      <w:r w:rsidRPr="00E44283">
        <w:rPr>
          <w:rFonts w:ascii="CordiaUPC" w:hAnsi="CordiaUPC" w:cs="CordiaUPC" w:hint="cs"/>
          <w:sz w:val="26"/>
          <w:szCs w:val="26"/>
          <w:lang w:val="en-US"/>
        </w:rPr>
        <w:t>g</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number of transactions, asset based and liabilities base</w:t>
      </w:r>
      <w:r w:rsidR="001D1850" w:rsidRPr="00E44283">
        <w:rPr>
          <w:rFonts w:ascii="CordiaUPC" w:hAnsi="CordiaUPC" w:cs="CordiaUPC" w:hint="cs"/>
          <w:sz w:val="26"/>
          <w:szCs w:val="26"/>
          <w:lang w:val="en-US"/>
        </w:rPr>
        <w:t>d</w:t>
      </w:r>
      <w:r w:rsidRPr="00E44283">
        <w:rPr>
          <w:rFonts w:ascii="CordiaUPC" w:hAnsi="CordiaUPC" w:cs="CordiaUPC" w:hint="cs"/>
          <w:sz w:val="26"/>
          <w:szCs w:val="26"/>
          <w:lang w:val="en-US"/>
        </w:rPr>
        <w:t xml:space="preserve">, </w:t>
      </w:r>
      <w:proofErr w:type="spellStart"/>
      <w:r w:rsidRPr="00E44283">
        <w:rPr>
          <w:rFonts w:ascii="CordiaUPC" w:hAnsi="CordiaUPC" w:cs="CordiaUPC" w:hint="cs"/>
          <w:sz w:val="26"/>
          <w:szCs w:val="26"/>
          <w:lang w:val="en-US"/>
        </w:rPr>
        <w:t>etc</w:t>
      </w:r>
      <w:proofErr w:type="spellEnd"/>
      <w:r w:rsidRPr="00E44283">
        <w:rPr>
          <w:rFonts w:ascii="CordiaUPC" w:hAnsi="CordiaUPC" w:cs="CordiaUPC" w:hint="cs"/>
          <w:sz w:val="26"/>
          <w:szCs w:val="26"/>
          <w:cs/>
          <w:lang w:val="en-US" w:bidi="th-TH"/>
        </w:rPr>
        <w:t xml:space="preserve">.  </w:t>
      </w:r>
    </w:p>
    <w:p w14:paraId="785DB136" w14:textId="77777777" w:rsidR="00D108DE" w:rsidRPr="00E44283" w:rsidRDefault="00D108DE" w:rsidP="00D108DE">
      <w:pPr>
        <w:spacing w:line="240" w:lineRule="atLeast"/>
        <w:ind w:left="547"/>
        <w:jc w:val="thaiDistribute"/>
        <w:rPr>
          <w:rFonts w:ascii="CordiaUPC" w:hAnsi="CordiaUPC" w:cs="CordiaUPC"/>
          <w:sz w:val="26"/>
          <w:szCs w:val="26"/>
          <w:lang w:val="en-US"/>
        </w:rPr>
      </w:pPr>
    </w:p>
    <w:p w14:paraId="0C3247A6" w14:textId="7959A71C" w:rsidR="00CA587A" w:rsidRDefault="008C0197" w:rsidP="0014470C">
      <w:pPr>
        <w:spacing w:line="240" w:lineRule="atLeast"/>
        <w:ind w:left="547"/>
        <w:jc w:val="thaiDistribute"/>
        <w:rPr>
          <w:rFonts w:ascii="CordiaUPC" w:hAnsi="CordiaUPC" w:cs="CordiaUPC"/>
          <w:sz w:val="26"/>
          <w:szCs w:val="26"/>
          <w:lang w:val="en-US"/>
        </w:rPr>
      </w:pPr>
      <w:r w:rsidRPr="00E44283">
        <w:rPr>
          <w:rFonts w:ascii="CordiaUPC" w:hAnsi="CordiaUPC" w:cs="CordiaUPC" w:hint="cs"/>
          <w:sz w:val="26"/>
          <w:szCs w:val="26"/>
          <w:lang w:val="en-US"/>
        </w:rPr>
        <w:t>The operating segment information, as reported below, is reported in a manner consistent</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with the Bank’s internal reports that are regularly reviewed by the Chief Operating Decision</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Maker in order to make decisions on the allocation of resources to the operating segments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and assess their performance</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Chief Operating Decision Maker has been identified as</w:t>
      </w:r>
      <w:r w:rsidRPr="00E44283">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the Chief Executive Committee</w:t>
      </w:r>
      <w:r w:rsidRPr="00E44283">
        <w:rPr>
          <w:rFonts w:ascii="CordiaUPC" w:hAnsi="CordiaUPC" w:cs="CordiaUPC" w:hint="cs"/>
          <w:sz w:val="26"/>
          <w:szCs w:val="26"/>
          <w:cs/>
          <w:lang w:val="en-US" w:bidi="th-TH"/>
        </w:rPr>
        <w:t>.</w:t>
      </w:r>
    </w:p>
    <w:p w14:paraId="7F6CC52B" w14:textId="44C37A51" w:rsidR="0014470C" w:rsidRDefault="0014470C" w:rsidP="0014470C">
      <w:pPr>
        <w:spacing w:line="240" w:lineRule="atLeast"/>
        <w:ind w:left="547"/>
        <w:jc w:val="thaiDistribute"/>
        <w:rPr>
          <w:rFonts w:ascii="CordiaUPC" w:hAnsi="CordiaUPC" w:cs="CordiaUPC"/>
          <w:sz w:val="26"/>
          <w:szCs w:val="26"/>
          <w:lang w:val="en-US"/>
        </w:rPr>
      </w:pPr>
    </w:p>
    <w:p w14:paraId="1A385842" w14:textId="7E9EA5DA" w:rsidR="000F755C" w:rsidRDefault="000F755C" w:rsidP="0014470C">
      <w:pPr>
        <w:spacing w:line="240" w:lineRule="atLeast"/>
        <w:ind w:left="547"/>
        <w:jc w:val="thaiDistribute"/>
        <w:rPr>
          <w:rFonts w:ascii="CordiaUPC" w:hAnsi="CordiaUPC" w:cs="CordiaUPC"/>
          <w:sz w:val="26"/>
          <w:szCs w:val="26"/>
          <w:lang w:val="en-US"/>
        </w:rPr>
      </w:pPr>
    </w:p>
    <w:p w14:paraId="274DA025" w14:textId="68058055" w:rsidR="000F755C" w:rsidRDefault="000F755C" w:rsidP="0014470C">
      <w:pPr>
        <w:spacing w:line="240" w:lineRule="atLeast"/>
        <w:ind w:left="547"/>
        <w:jc w:val="thaiDistribute"/>
        <w:rPr>
          <w:rFonts w:ascii="CordiaUPC" w:hAnsi="CordiaUPC" w:cs="CordiaUPC"/>
          <w:sz w:val="26"/>
          <w:szCs w:val="26"/>
          <w:lang w:val="en-US"/>
        </w:rPr>
      </w:pPr>
    </w:p>
    <w:p w14:paraId="0F1468A1" w14:textId="1CFE9021" w:rsidR="000F755C" w:rsidRDefault="000F755C" w:rsidP="0014470C">
      <w:pPr>
        <w:spacing w:line="240" w:lineRule="atLeast"/>
        <w:ind w:left="547"/>
        <w:jc w:val="thaiDistribute"/>
        <w:rPr>
          <w:rFonts w:ascii="CordiaUPC" w:hAnsi="CordiaUPC" w:cs="CordiaUPC"/>
          <w:sz w:val="26"/>
          <w:szCs w:val="26"/>
          <w:lang w:val="en-US"/>
        </w:rPr>
      </w:pPr>
    </w:p>
    <w:p w14:paraId="6CEC0733" w14:textId="77777777" w:rsidR="000F755C" w:rsidRPr="000F755C" w:rsidRDefault="000F755C" w:rsidP="0014470C">
      <w:pPr>
        <w:spacing w:line="240" w:lineRule="atLeast"/>
        <w:ind w:left="547"/>
        <w:jc w:val="thaiDistribute"/>
        <w:rPr>
          <w:rFonts w:ascii="CordiaUPC" w:hAnsi="CordiaUPC" w:cs="CordiaUPC"/>
          <w:szCs w:val="22"/>
          <w:lang w:val="en-US"/>
        </w:rPr>
      </w:pPr>
    </w:p>
    <w:p w14:paraId="7FF35A48" w14:textId="2A624827" w:rsidR="007A29EC" w:rsidRPr="00E44283" w:rsidRDefault="007A29EC" w:rsidP="00D108DE">
      <w:pPr>
        <w:spacing w:line="240" w:lineRule="atLeast"/>
        <w:ind w:left="270" w:firstLine="270"/>
        <w:rPr>
          <w:rFonts w:ascii="CordiaUPC" w:hAnsi="CordiaUPC" w:cs="CordiaUPC"/>
          <w:b/>
          <w:bCs/>
          <w:i/>
          <w:iCs/>
          <w:sz w:val="26"/>
          <w:szCs w:val="26"/>
        </w:rPr>
      </w:pPr>
      <w:r w:rsidRPr="00E44283">
        <w:rPr>
          <w:rFonts w:ascii="CordiaUPC" w:hAnsi="CordiaUPC" w:cs="CordiaUPC" w:hint="cs"/>
          <w:b/>
          <w:bCs/>
          <w:i/>
          <w:iCs/>
          <w:sz w:val="26"/>
          <w:szCs w:val="26"/>
        </w:rPr>
        <w:t>Information about reportable segments:</w:t>
      </w:r>
    </w:p>
    <w:p w14:paraId="33D0E742" w14:textId="6AFD470F" w:rsidR="007A4C93" w:rsidRDefault="007A4C93" w:rsidP="007A4C93">
      <w:pPr>
        <w:tabs>
          <w:tab w:val="left" w:pos="540"/>
          <w:tab w:val="left" w:pos="1080"/>
        </w:tabs>
        <w:spacing w:line="240" w:lineRule="auto"/>
        <w:ind w:left="540" w:right="389"/>
        <w:jc w:val="thaiDistribute"/>
        <w:rPr>
          <w:rFonts w:ascii="CordiaUPC" w:hAnsi="CordiaUPC" w:cs="CordiaUPC"/>
          <w:b/>
          <w:bCs/>
          <w:i/>
          <w:iCs/>
          <w:sz w:val="26"/>
          <w:szCs w:val="26"/>
        </w:rPr>
      </w:pPr>
    </w:p>
    <w:tbl>
      <w:tblPr>
        <w:tblW w:w="9736" w:type="dxa"/>
        <w:tblInd w:w="450" w:type="dxa"/>
        <w:tblLayout w:type="fixed"/>
        <w:tblCellMar>
          <w:left w:w="79" w:type="dxa"/>
          <w:right w:w="79" w:type="dxa"/>
        </w:tblCellMar>
        <w:tblLook w:val="0000" w:firstRow="0" w:lastRow="0" w:firstColumn="0" w:lastColumn="0" w:noHBand="0" w:noVBand="0"/>
      </w:tblPr>
      <w:tblGrid>
        <w:gridCol w:w="3319"/>
        <w:gridCol w:w="1143"/>
        <w:gridCol w:w="180"/>
        <w:gridCol w:w="1089"/>
        <w:gridCol w:w="180"/>
        <w:gridCol w:w="1170"/>
        <w:gridCol w:w="180"/>
        <w:gridCol w:w="1170"/>
        <w:gridCol w:w="180"/>
        <w:gridCol w:w="1125"/>
      </w:tblGrid>
      <w:tr w:rsidR="00451EED" w:rsidRPr="00451EED" w14:paraId="1DF67320" w14:textId="77777777" w:rsidTr="00CA7404">
        <w:trPr>
          <w:cantSplit/>
        </w:trPr>
        <w:tc>
          <w:tcPr>
            <w:tcW w:w="3319" w:type="dxa"/>
          </w:tcPr>
          <w:p w14:paraId="28910E97" w14:textId="6600F40A" w:rsidR="00451EED" w:rsidRPr="00451EED" w:rsidRDefault="009268F1" w:rsidP="00451EED">
            <w:pPr>
              <w:spacing w:line="22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w:t>
            </w:r>
            <w:r w:rsidR="00451EED" w:rsidRPr="00451EED">
              <w:rPr>
                <w:rFonts w:ascii="CordiaUPC" w:eastAsia="Times New Roman" w:hAnsi="CordiaUPC" w:cs="CordiaUPC" w:hint="cs"/>
                <w:b/>
                <w:bCs/>
                <w:i/>
                <w:iCs/>
                <w:sz w:val="26"/>
                <w:szCs w:val="26"/>
              </w:rPr>
              <w:t>hree-month period ended</w:t>
            </w:r>
          </w:p>
        </w:tc>
        <w:tc>
          <w:tcPr>
            <w:tcW w:w="6417" w:type="dxa"/>
            <w:gridSpan w:val="9"/>
            <w:vAlign w:val="bottom"/>
          </w:tcPr>
          <w:p w14:paraId="5FE98DEC" w14:textId="77777777" w:rsidR="00451EED" w:rsidRPr="00451EED" w:rsidRDefault="00451EED" w:rsidP="00451EED">
            <w:pPr>
              <w:spacing w:line="220" w:lineRule="exact"/>
              <w:jc w:val="center"/>
              <w:rPr>
                <w:rFonts w:ascii="CordiaUPC" w:eastAsia="Times New Roman" w:hAnsi="CordiaUPC" w:cs="CordiaUPC"/>
                <w:b/>
                <w:sz w:val="26"/>
                <w:szCs w:val="26"/>
              </w:rPr>
            </w:pPr>
          </w:p>
        </w:tc>
      </w:tr>
      <w:tr w:rsidR="00451EED" w:rsidRPr="00451EED" w14:paraId="113BED5E" w14:textId="77777777" w:rsidTr="00CA7404">
        <w:trPr>
          <w:cantSplit/>
        </w:trPr>
        <w:tc>
          <w:tcPr>
            <w:tcW w:w="3319" w:type="dxa"/>
          </w:tcPr>
          <w:p w14:paraId="12AB44AE" w14:textId="268B7714" w:rsidR="00451EED" w:rsidRPr="00451EED" w:rsidRDefault="00451EED" w:rsidP="00451EED">
            <w:pPr>
              <w:spacing w:line="22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June 202</w:t>
            </w:r>
            <w:r>
              <w:rPr>
                <w:rFonts w:ascii="CordiaUPC" w:eastAsia="Times New Roman" w:hAnsi="CordiaUPC" w:cs="CordiaUPC"/>
                <w:b/>
                <w:bCs/>
                <w:i/>
                <w:iCs/>
                <w:sz w:val="26"/>
                <w:szCs w:val="26"/>
              </w:rPr>
              <w:t>1</w:t>
            </w:r>
          </w:p>
        </w:tc>
        <w:tc>
          <w:tcPr>
            <w:tcW w:w="6417" w:type="dxa"/>
            <w:gridSpan w:val="9"/>
            <w:vAlign w:val="bottom"/>
          </w:tcPr>
          <w:p w14:paraId="4F768793" w14:textId="77777777" w:rsidR="00451EED" w:rsidRPr="00451EED" w:rsidRDefault="00451EED" w:rsidP="00451EED">
            <w:pPr>
              <w:spacing w:line="22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451EED" w:rsidRPr="00451EED" w14:paraId="19003613" w14:textId="77777777" w:rsidTr="00CA7404">
        <w:trPr>
          <w:cantSplit/>
        </w:trPr>
        <w:tc>
          <w:tcPr>
            <w:tcW w:w="3319" w:type="dxa"/>
          </w:tcPr>
          <w:p w14:paraId="430DF641" w14:textId="77777777" w:rsidR="00451EED" w:rsidRPr="00451EED" w:rsidDel="00F1172B" w:rsidRDefault="00451EED" w:rsidP="00451EED">
            <w:pPr>
              <w:spacing w:line="220" w:lineRule="exact"/>
              <w:ind w:right="-143" w:firstLine="11"/>
              <w:rPr>
                <w:rFonts w:ascii="CordiaUPC" w:eastAsia="Times New Roman" w:hAnsi="CordiaUPC" w:cs="CordiaUPC"/>
                <w:b/>
                <w:bCs/>
                <w:i/>
                <w:iCs/>
                <w:sz w:val="26"/>
                <w:szCs w:val="26"/>
                <w:lang w:val="en-US" w:bidi="th-TH"/>
              </w:rPr>
            </w:pPr>
          </w:p>
        </w:tc>
        <w:tc>
          <w:tcPr>
            <w:tcW w:w="1143" w:type="dxa"/>
            <w:vAlign w:val="bottom"/>
          </w:tcPr>
          <w:p w14:paraId="09AD03EB" w14:textId="77777777" w:rsidR="00451EED" w:rsidRPr="00451EED" w:rsidRDefault="00451EED" w:rsidP="00451EED">
            <w:pPr>
              <w:spacing w:line="22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4D7BFBDA"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089" w:type="dxa"/>
            <w:vAlign w:val="bottom"/>
          </w:tcPr>
          <w:p w14:paraId="2879BDDA"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61751DFF"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170" w:type="dxa"/>
            <w:vAlign w:val="bottom"/>
          </w:tcPr>
          <w:p w14:paraId="650CBC9D"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34ACD257" w14:textId="77777777" w:rsidR="00451EED" w:rsidRPr="00451EED" w:rsidRDefault="00451EED" w:rsidP="00451EED">
            <w:pPr>
              <w:tabs>
                <w:tab w:val="decimal" w:pos="374"/>
              </w:tabs>
              <w:spacing w:line="220" w:lineRule="exact"/>
              <w:ind w:left="-79" w:right="-79"/>
              <w:jc w:val="center"/>
              <w:rPr>
                <w:rFonts w:ascii="CordiaUPC" w:eastAsia="Times New Roman" w:hAnsi="CordiaUPC" w:cs="CordiaUPC"/>
                <w:sz w:val="26"/>
                <w:szCs w:val="26"/>
              </w:rPr>
            </w:pPr>
          </w:p>
        </w:tc>
        <w:tc>
          <w:tcPr>
            <w:tcW w:w="1170" w:type="dxa"/>
            <w:vAlign w:val="bottom"/>
          </w:tcPr>
          <w:p w14:paraId="650E1E62"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69B07A14"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125" w:type="dxa"/>
            <w:vAlign w:val="bottom"/>
          </w:tcPr>
          <w:p w14:paraId="3248415C"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451EED" w:rsidRPr="00451EED" w14:paraId="60113955" w14:textId="77777777" w:rsidTr="00CA7404">
        <w:trPr>
          <w:cantSplit/>
        </w:trPr>
        <w:tc>
          <w:tcPr>
            <w:tcW w:w="3319" w:type="dxa"/>
          </w:tcPr>
          <w:p w14:paraId="38272D9A" w14:textId="77777777" w:rsidR="00451EED" w:rsidRPr="00451EED" w:rsidRDefault="00451EED" w:rsidP="00451EED">
            <w:pPr>
              <w:spacing w:line="22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520D3759" w14:textId="77777777" w:rsidR="00451EED" w:rsidRPr="00451EED" w:rsidRDefault="00451EED" w:rsidP="00451EED">
            <w:pPr>
              <w:spacing w:line="22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(in million Baht)</w:t>
            </w:r>
          </w:p>
        </w:tc>
      </w:tr>
      <w:tr w:rsidR="00FB2057" w:rsidRPr="00451EED" w14:paraId="7CB38A98" w14:textId="77777777" w:rsidTr="00CA7404">
        <w:trPr>
          <w:cantSplit/>
        </w:trPr>
        <w:tc>
          <w:tcPr>
            <w:tcW w:w="3319" w:type="dxa"/>
            <w:vAlign w:val="bottom"/>
          </w:tcPr>
          <w:p w14:paraId="0FD15038"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6BFF1BC1" w14:textId="191500AF"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3,130</w:t>
            </w:r>
          </w:p>
        </w:tc>
        <w:tc>
          <w:tcPr>
            <w:tcW w:w="180" w:type="dxa"/>
            <w:vAlign w:val="bottom"/>
          </w:tcPr>
          <w:p w14:paraId="34D8A9C9"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vAlign w:val="bottom"/>
          </w:tcPr>
          <w:p w14:paraId="76F6426F" w14:textId="55C7F5BE"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9,580</w:t>
            </w:r>
          </w:p>
        </w:tc>
        <w:tc>
          <w:tcPr>
            <w:tcW w:w="180" w:type="dxa"/>
            <w:vAlign w:val="bottom"/>
          </w:tcPr>
          <w:p w14:paraId="605F81ED"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vAlign w:val="bottom"/>
          </w:tcPr>
          <w:p w14:paraId="4B0846A0" w14:textId="732B4E64"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409</w:t>
            </w:r>
          </w:p>
        </w:tc>
        <w:tc>
          <w:tcPr>
            <w:tcW w:w="180" w:type="dxa"/>
            <w:vAlign w:val="bottom"/>
          </w:tcPr>
          <w:p w14:paraId="178A46B0"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vAlign w:val="bottom"/>
          </w:tcPr>
          <w:p w14:paraId="2EC68A42" w14:textId="5F6B4065"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(337)</w:t>
            </w:r>
          </w:p>
        </w:tc>
        <w:tc>
          <w:tcPr>
            <w:tcW w:w="180" w:type="dxa"/>
            <w:vAlign w:val="bottom"/>
          </w:tcPr>
          <w:p w14:paraId="11B2C1EC"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vAlign w:val="bottom"/>
          </w:tcPr>
          <w:p w14:paraId="11C63A34" w14:textId="30925C73"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12,782</w:t>
            </w:r>
          </w:p>
        </w:tc>
      </w:tr>
      <w:tr w:rsidR="00FB2057" w:rsidRPr="00451EED" w14:paraId="18A3B213" w14:textId="77777777" w:rsidTr="00CA7404">
        <w:trPr>
          <w:cantSplit/>
        </w:trPr>
        <w:tc>
          <w:tcPr>
            <w:tcW w:w="3319" w:type="dxa"/>
            <w:vAlign w:val="bottom"/>
          </w:tcPr>
          <w:p w14:paraId="76A3F39A" w14:textId="7E60F313" w:rsidR="00FB2057" w:rsidRPr="00451EED" w:rsidRDefault="00FB2057" w:rsidP="00FB2057">
            <w:pPr>
              <w:spacing w:line="22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0AC54173" w14:textId="79F187FB"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1,403</w:t>
            </w:r>
          </w:p>
        </w:tc>
        <w:tc>
          <w:tcPr>
            <w:tcW w:w="180" w:type="dxa"/>
            <w:vAlign w:val="bottom"/>
          </w:tcPr>
          <w:p w14:paraId="4C6C9ED6"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E164B35" w14:textId="41FAB114"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1,343</w:t>
            </w:r>
          </w:p>
        </w:tc>
        <w:tc>
          <w:tcPr>
            <w:tcW w:w="180" w:type="dxa"/>
            <w:vAlign w:val="bottom"/>
          </w:tcPr>
          <w:p w14:paraId="38503DCB"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95F733A" w14:textId="496820B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3,682</w:t>
            </w:r>
          </w:p>
        </w:tc>
        <w:tc>
          <w:tcPr>
            <w:tcW w:w="180" w:type="dxa"/>
            <w:vAlign w:val="bottom"/>
          </w:tcPr>
          <w:p w14:paraId="5DD47A25"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3B5EC3DE" w14:textId="3ABBB4CB"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(3,308)</w:t>
            </w:r>
          </w:p>
        </w:tc>
        <w:tc>
          <w:tcPr>
            <w:tcW w:w="180" w:type="dxa"/>
            <w:vAlign w:val="bottom"/>
          </w:tcPr>
          <w:p w14:paraId="3D8D011A"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5701A09" w14:textId="4E139EF2"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3,120</w:t>
            </w:r>
          </w:p>
        </w:tc>
      </w:tr>
      <w:tr w:rsidR="00FB2057" w:rsidRPr="00451EED" w14:paraId="31443849" w14:textId="77777777" w:rsidTr="00CA7404">
        <w:trPr>
          <w:cantSplit/>
        </w:trPr>
        <w:tc>
          <w:tcPr>
            <w:tcW w:w="3319" w:type="dxa"/>
            <w:vAlign w:val="bottom"/>
          </w:tcPr>
          <w:p w14:paraId="5AF33E78"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0B06AF1" w14:textId="61C5838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4,533</w:t>
            </w:r>
          </w:p>
        </w:tc>
        <w:tc>
          <w:tcPr>
            <w:tcW w:w="180" w:type="dxa"/>
            <w:vAlign w:val="bottom"/>
          </w:tcPr>
          <w:p w14:paraId="4B03883A"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618DE964" w14:textId="7153B52C"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10,923</w:t>
            </w:r>
          </w:p>
        </w:tc>
        <w:tc>
          <w:tcPr>
            <w:tcW w:w="180" w:type="dxa"/>
            <w:vAlign w:val="bottom"/>
          </w:tcPr>
          <w:p w14:paraId="1C3F96BE"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E86C2B3" w14:textId="335A3EBD"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4,091</w:t>
            </w:r>
          </w:p>
        </w:tc>
        <w:tc>
          <w:tcPr>
            <w:tcW w:w="180" w:type="dxa"/>
            <w:vAlign w:val="bottom"/>
          </w:tcPr>
          <w:p w14:paraId="22E83867"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1C8860F" w14:textId="2825A5EA"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(3,645)</w:t>
            </w:r>
          </w:p>
        </w:tc>
        <w:tc>
          <w:tcPr>
            <w:tcW w:w="180" w:type="dxa"/>
            <w:vAlign w:val="bottom"/>
          </w:tcPr>
          <w:p w14:paraId="44CBC198"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57CEBD62" w14:textId="475ABFE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15,902</w:t>
            </w:r>
          </w:p>
        </w:tc>
      </w:tr>
      <w:tr w:rsidR="00FB2057" w:rsidRPr="00451EED" w14:paraId="127CBA7E" w14:textId="77777777" w:rsidTr="00CA7404">
        <w:trPr>
          <w:cantSplit/>
        </w:trPr>
        <w:tc>
          <w:tcPr>
            <w:tcW w:w="3319" w:type="dxa"/>
            <w:vAlign w:val="bottom"/>
          </w:tcPr>
          <w:p w14:paraId="213020A3"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4E60D811" w14:textId="7F80B5BD"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(258)</w:t>
            </w:r>
          </w:p>
        </w:tc>
        <w:tc>
          <w:tcPr>
            <w:tcW w:w="180" w:type="dxa"/>
            <w:vAlign w:val="bottom"/>
          </w:tcPr>
          <w:p w14:paraId="744DEF9F"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6CEE92BB" w14:textId="07C9160A"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(1,230)</w:t>
            </w:r>
          </w:p>
        </w:tc>
        <w:tc>
          <w:tcPr>
            <w:tcW w:w="180" w:type="dxa"/>
            <w:vAlign w:val="bottom"/>
          </w:tcPr>
          <w:p w14:paraId="17800666"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25823147" w14:textId="485F3335"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(6,599)</w:t>
            </w:r>
          </w:p>
        </w:tc>
        <w:tc>
          <w:tcPr>
            <w:tcW w:w="180" w:type="dxa"/>
            <w:vAlign w:val="bottom"/>
          </w:tcPr>
          <w:p w14:paraId="0EA92971"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AA793D1" w14:textId="073C4D3A"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713</w:t>
            </w:r>
          </w:p>
        </w:tc>
        <w:tc>
          <w:tcPr>
            <w:tcW w:w="180" w:type="dxa"/>
            <w:vAlign w:val="bottom"/>
          </w:tcPr>
          <w:p w14:paraId="59DE8281"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84176F0" w14:textId="2F6B5CCC"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(7,374)</w:t>
            </w:r>
          </w:p>
        </w:tc>
      </w:tr>
      <w:tr w:rsidR="00FB2057" w:rsidRPr="00451EED" w14:paraId="1ED70DE8" w14:textId="77777777" w:rsidTr="00CA7404">
        <w:trPr>
          <w:cantSplit/>
        </w:trPr>
        <w:tc>
          <w:tcPr>
            <w:tcW w:w="3319" w:type="dxa"/>
            <w:vAlign w:val="bottom"/>
          </w:tcPr>
          <w:p w14:paraId="560B3D6D" w14:textId="77777777" w:rsidR="00FB2057" w:rsidRPr="00451EED" w:rsidRDefault="00FB2057" w:rsidP="00FB2057">
            <w:pPr>
              <w:spacing w:line="22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08406DA5" w14:textId="44D3D6D3"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4,275</w:t>
            </w:r>
          </w:p>
        </w:tc>
        <w:tc>
          <w:tcPr>
            <w:tcW w:w="180" w:type="dxa"/>
            <w:vAlign w:val="bottom"/>
          </w:tcPr>
          <w:p w14:paraId="2ABB0DC3"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650BBBDE" w14:textId="0DE538E4"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9,693</w:t>
            </w:r>
          </w:p>
        </w:tc>
        <w:tc>
          <w:tcPr>
            <w:tcW w:w="180" w:type="dxa"/>
            <w:vAlign w:val="bottom"/>
          </w:tcPr>
          <w:p w14:paraId="0E331F2D"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A3FA78F" w14:textId="2DC44D4F"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(2,508)</w:t>
            </w:r>
          </w:p>
        </w:tc>
        <w:tc>
          <w:tcPr>
            <w:tcW w:w="180" w:type="dxa"/>
            <w:vAlign w:val="bottom"/>
          </w:tcPr>
          <w:p w14:paraId="570C0B37"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41716E6" w14:textId="5ED6984E"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(2,932)</w:t>
            </w:r>
          </w:p>
        </w:tc>
        <w:tc>
          <w:tcPr>
            <w:tcW w:w="180" w:type="dxa"/>
            <w:vAlign w:val="bottom"/>
          </w:tcPr>
          <w:p w14:paraId="04D627D6"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6C2EBA6" w14:textId="699DC28C"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8,528</w:t>
            </w:r>
          </w:p>
        </w:tc>
      </w:tr>
      <w:tr w:rsidR="00FB2057" w:rsidRPr="00451EED" w14:paraId="29A7B5AA" w14:textId="77777777" w:rsidTr="00CA7404">
        <w:trPr>
          <w:cantSplit/>
        </w:trPr>
        <w:tc>
          <w:tcPr>
            <w:tcW w:w="3319" w:type="dxa"/>
            <w:vAlign w:val="bottom"/>
          </w:tcPr>
          <w:p w14:paraId="3B3D4583" w14:textId="1DB71E48" w:rsidR="00FB2057" w:rsidRPr="00451EED" w:rsidRDefault="00FB2057" w:rsidP="00FB2057">
            <w:pPr>
              <w:spacing w:line="22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38A09053"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rPr>
            </w:pPr>
          </w:p>
        </w:tc>
        <w:tc>
          <w:tcPr>
            <w:tcW w:w="180" w:type="dxa"/>
            <w:vAlign w:val="bottom"/>
          </w:tcPr>
          <w:p w14:paraId="02CDA2E9" w14:textId="77777777" w:rsidR="00FB2057" w:rsidRPr="00CA4442" w:rsidRDefault="00FB2057" w:rsidP="00FB2057">
            <w:pPr>
              <w:spacing w:line="220" w:lineRule="exact"/>
              <w:rPr>
                <w:rFonts w:ascii="CordiaUPC" w:eastAsia="Times New Roman" w:hAnsi="CordiaUPC" w:cs="CordiaUPC"/>
                <w:sz w:val="26"/>
                <w:szCs w:val="26"/>
              </w:rPr>
            </w:pPr>
          </w:p>
        </w:tc>
        <w:tc>
          <w:tcPr>
            <w:tcW w:w="1089" w:type="dxa"/>
            <w:vAlign w:val="bottom"/>
          </w:tcPr>
          <w:p w14:paraId="25EF878F" w14:textId="77777777" w:rsidR="00FB2057" w:rsidRPr="00CA4442" w:rsidRDefault="00FB2057" w:rsidP="00FB2057">
            <w:pPr>
              <w:tabs>
                <w:tab w:val="decimal" w:pos="843"/>
              </w:tabs>
              <w:spacing w:line="220" w:lineRule="exact"/>
              <w:ind w:right="-79"/>
              <w:rPr>
                <w:rFonts w:ascii="CordiaUPC" w:eastAsia="Times New Roman" w:hAnsi="CordiaUPC" w:cs="CordiaUPC"/>
                <w:sz w:val="26"/>
                <w:szCs w:val="26"/>
              </w:rPr>
            </w:pPr>
          </w:p>
        </w:tc>
        <w:tc>
          <w:tcPr>
            <w:tcW w:w="180" w:type="dxa"/>
            <w:vAlign w:val="bottom"/>
          </w:tcPr>
          <w:p w14:paraId="7130344B"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61530CB1" w14:textId="77777777" w:rsidR="00FB2057" w:rsidRPr="00CA4442" w:rsidRDefault="00FB2057" w:rsidP="00FB2057">
            <w:pPr>
              <w:tabs>
                <w:tab w:val="decimal" w:pos="910"/>
              </w:tabs>
              <w:spacing w:line="220" w:lineRule="exact"/>
              <w:rPr>
                <w:rFonts w:ascii="CordiaUPC" w:eastAsia="Times New Roman" w:hAnsi="CordiaUPC" w:cs="CordiaUPC"/>
                <w:sz w:val="26"/>
                <w:szCs w:val="26"/>
              </w:rPr>
            </w:pPr>
          </w:p>
        </w:tc>
        <w:tc>
          <w:tcPr>
            <w:tcW w:w="180" w:type="dxa"/>
            <w:vAlign w:val="bottom"/>
          </w:tcPr>
          <w:p w14:paraId="4A1ACE6C"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016DE333" w14:textId="77777777" w:rsidR="00FB2057" w:rsidRPr="00CA4442" w:rsidRDefault="00FB2057" w:rsidP="00FB2057">
            <w:pPr>
              <w:tabs>
                <w:tab w:val="decimal" w:pos="767"/>
              </w:tabs>
              <w:spacing w:line="220" w:lineRule="exact"/>
              <w:rPr>
                <w:rFonts w:ascii="CordiaUPC" w:eastAsia="Times New Roman" w:hAnsi="CordiaUPC" w:cs="CordiaUPC"/>
                <w:sz w:val="26"/>
                <w:szCs w:val="26"/>
              </w:rPr>
            </w:pPr>
          </w:p>
        </w:tc>
        <w:tc>
          <w:tcPr>
            <w:tcW w:w="180" w:type="dxa"/>
            <w:vAlign w:val="bottom"/>
          </w:tcPr>
          <w:p w14:paraId="6FB1C675" w14:textId="77777777" w:rsidR="00FB2057" w:rsidRPr="00CA4442" w:rsidRDefault="00FB2057" w:rsidP="00FB2057">
            <w:pPr>
              <w:spacing w:line="220" w:lineRule="exact"/>
              <w:rPr>
                <w:rFonts w:ascii="CordiaUPC" w:eastAsia="Times New Roman" w:hAnsi="CordiaUPC" w:cs="CordiaUPC"/>
                <w:sz w:val="26"/>
                <w:szCs w:val="26"/>
              </w:rPr>
            </w:pPr>
          </w:p>
        </w:tc>
        <w:tc>
          <w:tcPr>
            <w:tcW w:w="1125" w:type="dxa"/>
            <w:tcBorders>
              <w:bottom w:val="single" w:sz="4" w:space="0" w:color="auto"/>
            </w:tcBorders>
            <w:vAlign w:val="bottom"/>
          </w:tcPr>
          <w:p w14:paraId="121779C8" w14:textId="3DF315C2" w:rsidR="00FB2057" w:rsidRPr="00CA4442" w:rsidRDefault="00FB2057" w:rsidP="00FB2057">
            <w:pPr>
              <w:tabs>
                <w:tab w:val="decimal" w:pos="819"/>
              </w:tabs>
              <w:spacing w:line="220" w:lineRule="exact"/>
              <w:ind w:right="-79"/>
              <w:rPr>
                <w:rFonts w:ascii="CordiaUPC" w:eastAsia="Times New Roman" w:hAnsi="CordiaUPC" w:cs="CordiaUPC"/>
                <w:sz w:val="26"/>
                <w:szCs w:val="26"/>
              </w:rPr>
            </w:pPr>
            <w:r w:rsidRPr="00CA4442">
              <w:rPr>
                <w:rFonts w:ascii="CordiaUPC" w:hAnsi="CordiaUPC" w:cs="CordiaUPC"/>
                <w:sz w:val="26"/>
                <w:szCs w:val="26"/>
              </w:rPr>
              <w:t>(5,521)</w:t>
            </w:r>
          </w:p>
        </w:tc>
      </w:tr>
      <w:tr w:rsidR="00FB2057" w:rsidRPr="00451EED" w14:paraId="7CFAAC99" w14:textId="77777777" w:rsidTr="00CA7404">
        <w:trPr>
          <w:cantSplit/>
        </w:trPr>
        <w:tc>
          <w:tcPr>
            <w:tcW w:w="3319" w:type="dxa"/>
            <w:vAlign w:val="bottom"/>
          </w:tcPr>
          <w:p w14:paraId="21F10397"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3623809D"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rPr>
            </w:pPr>
          </w:p>
        </w:tc>
        <w:tc>
          <w:tcPr>
            <w:tcW w:w="180" w:type="dxa"/>
            <w:vAlign w:val="bottom"/>
          </w:tcPr>
          <w:p w14:paraId="0B09C8D3" w14:textId="77777777" w:rsidR="00FB2057" w:rsidRPr="00CA4442" w:rsidRDefault="00FB2057" w:rsidP="00FB2057">
            <w:pPr>
              <w:spacing w:line="220" w:lineRule="exact"/>
              <w:rPr>
                <w:rFonts w:ascii="CordiaUPC" w:eastAsia="Times New Roman" w:hAnsi="CordiaUPC" w:cs="CordiaUPC"/>
                <w:sz w:val="26"/>
                <w:szCs w:val="26"/>
              </w:rPr>
            </w:pPr>
          </w:p>
        </w:tc>
        <w:tc>
          <w:tcPr>
            <w:tcW w:w="1089" w:type="dxa"/>
            <w:vAlign w:val="bottom"/>
          </w:tcPr>
          <w:p w14:paraId="116A0C90" w14:textId="77777777" w:rsidR="00FB2057" w:rsidRPr="00CA4442" w:rsidRDefault="00FB2057" w:rsidP="00FB2057">
            <w:pPr>
              <w:tabs>
                <w:tab w:val="decimal" w:pos="843"/>
              </w:tabs>
              <w:spacing w:line="220" w:lineRule="exact"/>
              <w:ind w:right="-79"/>
              <w:rPr>
                <w:rFonts w:ascii="CordiaUPC" w:eastAsia="Times New Roman" w:hAnsi="CordiaUPC" w:cs="CordiaUPC"/>
                <w:sz w:val="26"/>
                <w:szCs w:val="26"/>
              </w:rPr>
            </w:pPr>
          </w:p>
        </w:tc>
        <w:tc>
          <w:tcPr>
            <w:tcW w:w="180" w:type="dxa"/>
            <w:vAlign w:val="bottom"/>
          </w:tcPr>
          <w:p w14:paraId="2C70B5D9"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7AFD0EE2" w14:textId="77777777" w:rsidR="00FB2057" w:rsidRPr="00CA4442" w:rsidRDefault="00FB2057" w:rsidP="00FB2057">
            <w:pPr>
              <w:tabs>
                <w:tab w:val="decimal" w:pos="910"/>
              </w:tabs>
              <w:spacing w:line="220" w:lineRule="exact"/>
              <w:rPr>
                <w:rFonts w:ascii="CordiaUPC" w:eastAsia="Times New Roman" w:hAnsi="CordiaUPC" w:cs="CordiaUPC"/>
                <w:sz w:val="26"/>
                <w:szCs w:val="26"/>
              </w:rPr>
            </w:pPr>
          </w:p>
        </w:tc>
        <w:tc>
          <w:tcPr>
            <w:tcW w:w="180" w:type="dxa"/>
            <w:vAlign w:val="bottom"/>
          </w:tcPr>
          <w:p w14:paraId="5930F820"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46ABBF90" w14:textId="77777777" w:rsidR="00FB2057" w:rsidRPr="00CA4442" w:rsidRDefault="00FB2057" w:rsidP="00FB2057">
            <w:pPr>
              <w:tabs>
                <w:tab w:val="decimal" w:pos="767"/>
              </w:tabs>
              <w:spacing w:line="220" w:lineRule="exact"/>
              <w:rPr>
                <w:rFonts w:ascii="CordiaUPC" w:eastAsia="Times New Roman" w:hAnsi="CordiaUPC" w:cs="CordiaUPC"/>
                <w:sz w:val="26"/>
                <w:szCs w:val="26"/>
              </w:rPr>
            </w:pPr>
          </w:p>
        </w:tc>
        <w:tc>
          <w:tcPr>
            <w:tcW w:w="180" w:type="dxa"/>
            <w:vAlign w:val="bottom"/>
          </w:tcPr>
          <w:p w14:paraId="45E0CC48" w14:textId="77777777" w:rsidR="00FB2057" w:rsidRPr="00CA4442" w:rsidRDefault="00FB2057" w:rsidP="00FB2057">
            <w:pPr>
              <w:spacing w:line="220" w:lineRule="exact"/>
              <w:rPr>
                <w:rFonts w:ascii="CordiaUPC" w:eastAsia="Times New Roman" w:hAnsi="CordiaUPC" w:cs="CordiaUPC"/>
                <w:sz w:val="26"/>
                <w:szCs w:val="26"/>
              </w:rPr>
            </w:pPr>
          </w:p>
        </w:tc>
        <w:tc>
          <w:tcPr>
            <w:tcW w:w="1125" w:type="dxa"/>
            <w:tcBorders>
              <w:top w:val="single" w:sz="4" w:space="0" w:color="auto"/>
            </w:tcBorders>
            <w:vAlign w:val="bottom"/>
          </w:tcPr>
          <w:p w14:paraId="5C09BF3F" w14:textId="0E3D53E9" w:rsidR="00FB2057" w:rsidRPr="00CA4442" w:rsidRDefault="00FB2057" w:rsidP="00FB2057">
            <w:pPr>
              <w:tabs>
                <w:tab w:val="decimal" w:pos="819"/>
              </w:tabs>
              <w:spacing w:line="220" w:lineRule="exact"/>
              <w:ind w:right="-79"/>
              <w:rPr>
                <w:rFonts w:ascii="CordiaUPC" w:eastAsia="Times New Roman" w:hAnsi="CordiaUPC" w:cs="CordiaUPC"/>
                <w:b/>
                <w:bCs/>
                <w:sz w:val="26"/>
                <w:szCs w:val="26"/>
              </w:rPr>
            </w:pPr>
            <w:r w:rsidRPr="00CA4442">
              <w:rPr>
                <w:rFonts w:ascii="CordiaUPC" w:hAnsi="CordiaUPC" w:cs="CordiaUPC"/>
                <w:b/>
                <w:bCs/>
                <w:sz w:val="26"/>
                <w:szCs w:val="26"/>
              </w:rPr>
              <w:t>3,</w:t>
            </w:r>
            <w:r w:rsidR="00560610">
              <w:rPr>
                <w:rFonts w:ascii="CordiaUPC" w:hAnsi="CordiaUPC" w:cs="CordiaUPC"/>
                <w:b/>
                <w:bCs/>
                <w:sz w:val="26"/>
                <w:szCs w:val="26"/>
              </w:rPr>
              <w:t>007</w:t>
            </w:r>
          </w:p>
        </w:tc>
      </w:tr>
      <w:tr w:rsidR="00FB2057" w:rsidRPr="00451EED" w14:paraId="0839CFD8" w14:textId="77777777" w:rsidTr="00CA7404">
        <w:trPr>
          <w:cantSplit/>
        </w:trPr>
        <w:tc>
          <w:tcPr>
            <w:tcW w:w="3319" w:type="dxa"/>
            <w:vAlign w:val="bottom"/>
          </w:tcPr>
          <w:p w14:paraId="37BC6C2F" w14:textId="77777777" w:rsidR="00FB2057" w:rsidRPr="00451EED" w:rsidRDefault="00FB2057" w:rsidP="00FB2057">
            <w:pPr>
              <w:spacing w:line="22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528F11A1"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rPr>
            </w:pPr>
          </w:p>
        </w:tc>
        <w:tc>
          <w:tcPr>
            <w:tcW w:w="180" w:type="dxa"/>
            <w:vAlign w:val="bottom"/>
          </w:tcPr>
          <w:p w14:paraId="55A41D10" w14:textId="77777777" w:rsidR="00FB2057" w:rsidRPr="00CA4442" w:rsidRDefault="00FB2057" w:rsidP="00FB2057">
            <w:pPr>
              <w:spacing w:line="220" w:lineRule="exact"/>
              <w:rPr>
                <w:rFonts w:ascii="CordiaUPC" w:eastAsia="Times New Roman" w:hAnsi="CordiaUPC" w:cs="CordiaUPC"/>
                <w:sz w:val="26"/>
                <w:szCs w:val="26"/>
              </w:rPr>
            </w:pPr>
          </w:p>
        </w:tc>
        <w:tc>
          <w:tcPr>
            <w:tcW w:w="1089" w:type="dxa"/>
            <w:vAlign w:val="bottom"/>
          </w:tcPr>
          <w:p w14:paraId="13FBC4E8" w14:textId="77777777" w:rsidR="00FB2057" w:rsidRPr="00CA4442" w:rsidRDefault="00FB2057" w:rsidP="00FB2057">
            <w:pPr>
              <w:tabs>
                <w:tab w:val="decimal" w:pos="843"/>
              </w:tabs>
              <w:spacing w:line="220" w:lineRule="exact"/>
              <w:ind w:right="-79"/>
              <w:rPr>
                <w:rFonts w:ascii="CordiaUPC" w:eastAsia="Times New Roman" w:hAnsi="CordiaUPC" w:cs="CordiaUPC"/>
                <w:sz w:val="26"/>
                <w:szCs w:val="26"/>
              </w:rPr>
            </w:pPr>
          </w:p>
        </w:tc>
        <w:tc>
          <w:tcPr>
            <w:tcW w:w="180" w:type="dxa"/>
            <w:vAlign w:val="bottom"/>
          </w:tcPr>
          <w:p w14:paraId="3CBDC6CE"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5780B476" w14:textId="77777777" w:rsidR="00FB2057" w:rsidRPr="00CA4442" w:rsidRDefault="00FB2057" w:rsidP="00FB2057">
            <w:pPr>
              <w:tabs>
                <w:tab w:val="decimal" w:pos="910"/>
              </w:tabs>
              <w:spacing w:line="220" w:lineRule="exact"/>
              <w:rPr>
                <w:rFonts w:ascii="CordiaUPC" w:eastAsia="Times New Roman" w:hAnsi="CordiaUPC" w:cs="CordiaUPC"/>
                <w:sz w:val="26"/>
                <w:szCs w:val="26"/>
              </w:rPr>
            </w:pPr>
          </w:p>
        </w:tc>
        <w:tc>
          <w:tcPr>
            <w:tcW w:w="180" w:type="dxa"/>
            <w:vAlign w:val="bottom"/>
          </w:tcPr>
          <w:p w14:paraId="7F97F4B8"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03943F98" w14:textId="77777777" w:rsidR="00FB2057" w:rsidRPr="00CA4442" w:rsidRDefault="00FB2057" w:rsidP="00FB2057">
            <w:pPr>
              <w:tabs>
                <w:tab w:val="decimal" w:pos="767"/>
              </w:tabs>
              <w:spacing w:line="220" w:lineRule="exact"/>
              <w:rPr>
                <w:rFonts w:ascii="CordiaUPC" w:eastAsia="Times New Roman" w:hAnsi="CordiaUPC" w:cs="CordiaUPC"/>
                <w:sz w:val="26"/>
                <w:szCs w:val="26"/>
              </w:rPr>
            </w:pPr>
          </w:p>
        </w:tc>
        <w:tc>
          <w:tcPr>
            <w:tcW w:w="180" w:type="dxa"/>
            <w:vAlign w:val="bottom"/>
          </w:tcPr>
          <w:p w14:paraId="69584A5C" w14:textId="77777777" w:rsidR="00FB2057" w:rsidRPr="00CA4442" w:rsidRDefault="00FB2057" w:rsidP="00FB2057">
            <w:pPr>
              <w:spacing w:line="220" w:lineRule="exact"/>
              <w:rPr>
                <w:rFonts w:ascii="CordiaUPC" w:eastAsia="Times New Roman" w:hAnsi="CordiaUPC" w:cs="CordiaUPC"/>
                <w:sz w:val="26"/>
                <w:szCs w:val="26"/>
              </w:rPr>
            </w:pPr>
          </w:p>
        </w:tc>
        <w:tc>
          <w:tcPr>
            <w:tcW w:w="1125" w:type="dxa"/>
            <w:tcBorders>
              <w:bottom w:val="single" w:sz="4" w:space="0" w:color="auto"/>
            </w:tcBorders>
            <w:vAlign w:val="bottom"/>
          </w:tcPr>
          <w:p w14:paraId="7B29A8B3" w14:textId="787305B0" w:rsidR="00FB2057" w:rsidRPr="00CA4442" w:rsidRDefault="00FB2057" w:rsidP="00FB2057">
            <w:pPr>
              <w:tabs>
                <w:tab w:val="decimal" w:pos="819"/>
              </w:tabs>
              <w:spacing w:line="220" w:lineRule="exact"/>
              <w:ind w:right="-79"/>
              <w:rPr>
                <w:rFonts w:ascii="CordiaUPC" w:eastAsia="Times New Roman" w:hAnsi="CordiaUPC" w:cs="CordiaUPC"/>
                <w:sz w:val="26"/>
                <w:szCs w:val="26"/>
              </w:rPr>
            </w:pPr>
            <w:r w:rsidRPr="00CA4442">
              <w:rPr>
                <w:rFonts w:ascii="CordiaUPC" w:hAnsi="CordiaUPC" w:cs="CordiaUPC"/>
                <w:sz w:val="26"/>
                <w:szCs w:val="26"/>
              </w:rPr>
              <w:t>(472)</w:t>
            </w:r>
          </w:p>
        </w:tc>
      </w:tr>
      <w:tr w:rsidR="00FB2057" w:rsidRPr="00451EED" w14:paraId="5F55F365" w14:textId="77777777" w:rsidTr="00CA7404">
        <w:trPr>
          <w:cantSplit/>
        </w:trPr>
        <w:tc>
          <w:tcPr>
            <w:tcW w:w="3319" w:type="dxa"/>
            <w:vAlign w:val="bottom"/>
          </w:tcPr>
          <w:p w14:paraId="2CE74BD7"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40553DB0"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rPr>
            </w:pPr>
          </w:p>
        </w:tc>
        <w:tc>
          <w:tcPr>
            <w:tcW w:w="180" w:type="dxa"/>
            <w:vAlign w:val="bottom"/>
          </w:tcPr>
          <w:p w14:paraId="212C66D3" w14:textId="77777777" w:rsidR="00FB2057" w:rsidRPr="00CA4442" w:rsidRDefault="00FB2057" w:rsidP="00FB2057">
            <w:pPr>
              <w:spacing w:line="220" w:lineRule="exact"/>
              <w:rPr>
                <w:rFonts w:ascii="CordiaUPC" w:eastAsia="Times New Roman" w:hAnsi="CordiaUPC" w:cs="CordiaUPC"/>
                <w:sz w:val="26"/>
                <w:szCs w:val="26"/>
              </w:rPr>
            </w:pPr>
          </w:p>
        </w:tc>
        <w:tc>
          <w:tcPr>
            <w:tcW w:w="1089" w:type="dxa"/>
            <w:vAlign w:val="bottom"/>
          </w:tcPr>
          <w:p w14:paraId="3F7176FB" w14:textId="77777777" w:rsidR="00FB2057" w:rsidRPr="00CA4442" w:rsidRDefault="00FB2057" w:rsidP="00FB2057">
            <w:pPr>
              <w:tabs>
                <w:tab w:val="decimal" w:pos="843"/>
              </w:tabs>
              <w:spacing w:line="220" w:lineRule="exact"/>
              <w:ind w:right="-79"/>
              <w:rPr>
                <w:rFonts w:ascii="CordiaUPC" w:eastAsia="Times New Roman" w:hAnsi="CordiaUPC" w:cs="CordiaUPC"/>
                <w:sz w:val="26"/>
                <w:szCs w:val="26"/>
              </w:rPr>
            </w:pPr>
          </w:p>
        </w:tc>
        <w:tc>
          <w:tcPr>
            <w:tcW w:w="180" w:type="dxa"/>
            <w:vAlign w:val="bottom"/>
          </w:tcPr>
          <w:p w14:paraId="7EEE5C36"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19548C70" w14:textId="77777777" w:rsidR="00FB2057" w:rsidRPr="00CA4442" w:rsidRDefault="00FB2057" w:rsidP="00FB2057">
            <w:pPr>
              <w:tabs>
                <w:tab w:val="decimal" w:pos="910"/>
              </w:tabs>
              <w:spacing w:line="220" w:lineRule="exact"/>
              <w:rPr>
                <w:rFonts w:ascii="CordiaUPC" w:eastAsia="Times New Roman" w:hAnsi="CordiaUPC" w:cs="CordiaUPC"/>
                <w:sz w:val="26"/>
                <w:szCs w:val="26"/>
              </w:rPr>
            </w:pPr>
          </w:p>
        </w:tc>
        <w:tc>
          <w:tcPr>
            <w:tcW w:w="180" w:type="dxa"/>
            <w:vAlign w:val="bottom"/>
          </w:tcPr>
          <w:p w14:paraId="5B9C723D"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1BD767ED" w14:textId="77777777" w:rsidR="00FB2057" w:rsidRPr="00CA4442" w:rsidRDefault="00FB2057" w:rsidP="00FB2057">
            <w:pPr>
              <w:tabs>
                <w:tab w:val="decimal" w:pos="767"/>
              </w:tabs>
              <w:spacing w:line="220" w:lineRule="exact"/>
              <w:rPr>
                <w:rFonts w:ascii="CordiaUPC" w:eastAsia="Times New Roman" w:hAnsi="CordiaUPC" w:cs="CordiaUPC"/>
                <w:sz w:val="26"/>
                <w:szCs w:val="26"/>
              </w:rPr>
            </w:pPr>
          </w:p>
        </w:tc>
        <w:tc>
          <w:tcPr>
            <w:tcW w:w="180" w:type="dxa"/>
            <w:vAlign w:val="bottom"/>
          </w:tcPr>
          <w:p w14:paraId="31BAB9CD" w14:textId="77777777" w:rsidR="00FB2057" w:rsidRPr="00CA4442" w:rsidRDefault="00FB2057" w:rsidP="00FB2057">
            <w:pPr>
              <w:spacing w:line="220" w:lineRule="exact"/>
              <w:rPr>
                <w:rFonts w:ascii="CordiaUPC" w:eastAsia="Times New Roman" w:hAnsi="CordiaUPC" w:cs="CordiaUPC"/>
                <w:sz w:val="26"/>
                <w:szCs w:val="26"/>
              </w:rPr>
            </w:pPr>
          </w:p>
        </w:tc>
        <w:tc>
          <w:tcPr>
            <w:tcW w:w="1125" w:type="dxa"/>
            <w:tcBorders>
              <w:bottom w:val="double" w:sz="4" w:space="0" w:color="auto"/>
            </w:tcBorders>
            <w:vAlign w:val="bottom"/>
          </w:tcPr>
          <w:p w14:paraId="6376CAFB" w14:textId="6FAE315D" w:rsidR="00FB2057" w:rsidRPr="00CA4442" w:rsidRDefault="00FB2057" w:rsidP="00FB2057">
            <w:pPr>
              <w:tabs>
                <w:tab w:val="decimal" w:pos="819"/>
              </w:tabs>
              <w:spacing w:line="220" w:lineRule="exact"/>
              <w:ind w:right="-79"/>
              <w:rPr>
                <w:rFonts w:ascii="CordiaUPC" w:eastAsia="Times New Roman" w:hAnsi="CordiaUPC" w:cs="CordiaUPC"/>
                <w:b/>
                <w:bCs/>
                <w:sz w:val="26"/>
                <w:szCs w:val="26"/>
              </w:rPr>
            </w:pPr>
            <w:r w:rsidRPr="00CA4442">
              <w:rPr>
                <w:rFonts w:ascii="CordiaUPC" w:hAnsi="CordiaUPC" w:cs="CordiaUPC"/>
                <w:b/>
                <w:bCs/>
                <w:sz w:val="26"/>
                <w:szCs w:val="26"/>
              </w:rPr>
              <w:t>2,535</w:t>
            </w:r>
          </w:p>
        </w:tc>
      </w:tr>
    </w:tbl>
    <w:p w14:paraId="47C33A08" w14:textId="77777777" w:rsidR="00451EED" w:rsidRPr="00451EED" w:rsidRDefault="00451EED" w:rsidP="00451EED">
      <w:pPr>
        <w:spacing w:line="240" w:lineRule="atLeast"/>
        <w:ind w:left="270" w:firstLine="270"/>
        <w:rPr>
          <w:rFonts w:ascii="CordiaUPC" w:eastAsia="Times New Roman" w:hAnsi="CordiaUPC" w:cs="CordiaUPC"/>
          <w:b/>
          <w:bCs/>
          <w:i/>
          <w:iCs/>
          <w:sz w:val="26"/>
          <w:szCs w:val="26"/>
        </w:rPr>
      </w:pPr>
    </w:p>
    <w:tbl>
      <w:tblPr>
        <w:tblW w:w="9736" w:type="dxa"/>
        <w:tblInd w:w="450" w:type="dxa"/>
        <w:tblLayout w:type="fixed"/>
        <w:tblCellMar>
          <w:left w:w="79" w:type="dxa"/>
          <w:right w:w="79" w:type="dxa"/>
        </w:tblCellMar>
        <w:tblLook w:val="0000" w:firstRow="0" w:lastRow="0" w:firstColumn="0" w:lastColumn="0" w:noHBand="0" w:noVBand="0"/>
      </w:tblPr>
      <w:tblGrid>
        <w:gridCol w:w="3319"/>
        <w:gridCol w:w="1143"/>
        <w:gridCol w:w="180"/>
        <w:gridCol w:w="1089"/>
        <w:gridCol w:w="180"/>
        <w:gridCol w:w="1170"/>
        <w:gridCol w:w="180"/>
        <w:gridCol w:w="1170"/>
        <w:gridCol w:w="180"/>
        <w:gridCol w:w="1125"/>
      </w:tblGrid>
      <w:tr w:rsidR="00451EED" w:rsidRPr="00451EED" w14:paraId="36F9109B" w14:textId="77777777" w:rsidTr="00CA7404">
        <w:trPr>
          <w:cantSplit/>
        </w:trPr>
        <w:tc>
          <w:tcPr>
            <w:tcW w:w="3319" w:type="dxa"/>
          </w:tcPr>
          <w:p w14:paraId="70F8B759" w14:textId="2985EE51" w:rsidR="00451EED" w:rsidRPr="00451EED" w:rsidRDefault="009268F1" w:rsidP="00451EED">
            <w:pPr>
              <w:spacing w:line="22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t</w:t>
            </w:r>
            <w:r w:rsidR="00451EED" w:rsidRPr="00451EED">
              <w:rPr>
                <w:rFonts w:ascii="CordiaUPC" w:eastAsia="Times New Roman" w:hAnsi="CordiaUPC" w:cs="CordiaUPC" w:hint="cs"/>
                <w:b/>
                <w:bCs/>
                <w:i/>
                <w:iCs/>
                <w:sz w:val="26"/>
                <w:szCs w:val="26"/>
              </w:rPr>
              <w:t>hree-month period ended</w:t>
            </w:r>
          </w:p>
        </w:tc>
        <w:tc>
          <w:tcPr>
            <w:tcW w:w="6417" w:type="dxa"/>
            <w:gridSpan w:val="9"/>
            <w:vAlign w:val="bottom"/>
          </w:tcPr>
          <w:p w14:paraId="109ECBB1" w14:textId="77777777" w:rsidR="00451EED" w:rsidRPr="00451EED" w:rsidRDefault="00451EED" w:rsidP="00451EED">
            <w:pPr>
              <w:spacing w:line="220" w:lineRule="exact"/>
              <w:jc w:val="center"/>
              <w:rPr>
                <w:rFonts w:ascii="CordiaUPC" w:eastAsia="Times New Roman" w:hAnsi="CordiaUPC" w:cs="CordiaUPC"/>
                <w:b/>
                <w:sz w:val="26"/>
                <w:szCs w:val="26"/>
              </w:rPr>
            </w:pPr>
          </w:p>
        </w:tc>
      </w:tr>
      <w:tr w:rsidR="00451EED" w:rsidRPr="00451EED" w14:paraId="64362FF7" w14:textId="77777777" w:rsidTr="00CA7404">
        <w:trPr>
          <w:cantSplit/>
        </w:trPr>
        <w:tc>
          <w:tcPr>
            <w:tcW w:w="3319" w:type="dxa"/>
          </w:tcPr>
          <w:p w14:paraId="0BFED2D8" w14:textId="77777777" w:rsidR="00451EED" w:rsidRPr="00451EED" w:rsidRDefault="00451EED" w:rsidP="00451EED">
            <w:pPr>
              <w:spacing w:line="220" w:lineRule="exact"/>
              <w:ind w:left="131" w:right="-143" w:hanging="120"/>
              <w:rPr>
                <w:rFonts w:ascii="CordiaUPC" w:eastAsia="Times New Roman" w:hAnsi="CordiaUPC" w:cs="CordiaUPC"/>
                <w:sz w:val="26"/>
                <w:szCs w:val="26"/>
                <w:lang w:val="en-US" w:bidi="th-TH"/>
              </w:rPr>
            </w:pPr>
            <w:r w:rsidRPr="00451EED">
              <w:rPr>
                <w:rFonts w:ascii="CordiaUPC" w:eastAsia="Times New Roman" w:hAnsi="CordiaUPC" w:cs="CordiaUPC" w:hint="cs"/>
                <w:b/>
                <w:bCs/>
                <w:i/>
                <w:iCs/>
                <w:sz w:val="26"/>
                <w:szCs w:val="26"/>
              </w:rPr>
              <w:t xml:space="preserve">   30 June 2020</w:t>
            </w:r>
          </w:p>
        </w:tc>
        <w:tc>
          <w:tcPr>
            <w:tcW w:w="6417" w:type="dxa"/>
            <w:gridSpan w:val="9"/>
            <w:vAlign w:val="bottom"/>
          </w:tcPr>
          <w:p w14:paraId="49EB555A" w14:textId="77777777" w:rsidR="00451EED" w:rsidRPr="00451EED" w:rsidRDefault="00451EED" w:rsidP="00451EED">
            <w:pPr>
              <w:spacing w:line="22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451EED" w:rsidRPr="00451EED" w14:paraId="3121300D" w14:textId="77777777" w:rsidTr="00CA7404">
        <w:trPr>
          <w:cantSplit/>
        </w:trPr>
        <w:tc>
          <w:tcPr>
            <w:tcW w:w="3319" w:type="dxa"/>
          </w:tcPr>
          <w:p w14:paraId="0DDB0182" w14:textId="77777777" w:rsidR="00451EED" w:rsidRPr="00451EED" w:rsidDel="00F1172B" w:rsidRDefault="00451EED" w:rsidP="00451EED">
            <w:pPr>
              <w:spacing w:line="220" w:lineRule="exact"/>
              <w:ind w:right="-143" w:firstLine="11"/>
              <w:rPr>
                <w:rFonts w:ascii="CordiaUPC" w:eastAsia="Times New Roman" w:hAnsi="CordiaUPC" w:cs="CordiaUPC"/>
                <w:b/>
                <w:bCs/>
                <w:i/>
                <w:iCs/>
                <w:sz w:val="26"/>
                <w:szCs w:val="26"/>
                <w:lang w:val="en-US" w:bidi="th-TH"/>
              </w:rPr>
            </w:pPr>
          </w:p>
        </w:tc>
        <w:tc>
          <w:tcPr>
            <w:tcW w:w="1143" w:type="dxa"/>
            <w:vAlign w:val="bottom"/>
          </w:tcPr>
          <w:p w14:paraId="25D5857C" w14:textId="77777777" w:rsidR="00451EED" w:rsidRPr="00451EED" w:rsidRDefault="00451EED" w:rsidP="00451EED">
            <w:pPr>
              <w:spacing w:line="220" w:lineRule="exact"/>
              <w:ind w:left="-61" w:right="-34"/>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0B6EB4CD"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089" w:type="dxa"/>
            <w:vAlign w:val="bottom"/>
          </w:tcPr>
          <w:p w14:paraId="311ACC47"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6C1B9549"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170" w:type="dxa"/>
            <w:vAlign w:val="bottom"/>
          </w:tcPr>
          <w:p w14:paraId="793AF505"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65D6C969" w14:textId="77777777" w:rsidR="00451EED" w:rsidRPr="00451EED" w:rsidRDefault="00451EED" w:rsidP="00451EED">
            <w:pPr>
              <w:tabs>
                <w:tab w:val="decimal" w:pos="374"/>
              </w:tabs>
              <w:spacing w:line="220" w:lineRule="exact"/>
              <w:ind w:left="-79" w:right="-79"/>
              <w:jc w:val="center"/>
              <w:rPr>
                <w:rFonts w:ascii="CordiaUPC" w:eastAsia="Times New Roman" w:hAnsi="CordiaUPC" w:cs="CordiaUPC"/>
                <w:sz w:val="26"/>
                <w:szCs w:val="26"/>
              </w:rPr>
            </w:pPr>
          </w:p>
        </w:tc>
        <w:tc>
          <w:tcPr>
            <w:tcW w:w="1170" w:type="dxa"/>
            <w:vAlign w:val="bottom"/>
          </w:tcPr>
          <w:p w14:paraId="7BF9A013"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327EFE6D"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125" w:type="dxa"/>
            <w:vAlign w:val="bottom"/>
          </w:tcPr>
          <w:p w14:paraId="4CF36973"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451EED" w:rsidRPr="00451EED" w14:paraId="28D0A419" w14:textId="77777777" w:rsidTr="00CA7404">
        <w:trPr>
          <w:cantSplit/>
        </w:trPr>
        <w:tc>
          <w:tcPr>
            <w:tcW w:w="3319" w:type="dxa"/>
          </w:tcPr>
          <w:p w14:paraId="613D434E" w14:textId="77777777" w:rsidR="00451EED" w:rsidRPr="00451EED" w:rsidRDefault="00451EED" w:rsidP="00451EED">
            <w:pPr>
              <w:spacing w:line="22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064BE659" w14:textId="77777777" w:rsidR="00451EED" w:rsidRPr="00451EED" w:rsidRDefault="00451EED" w:rsidP="00451EED">
            <w:pPr>
              <w:spacing w:line="22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(in million Baht)</w:t>
            </w:r>
          </w:p>
        </w:tc>
      </w:tr>
      <w:tr w:rsidR="00FB2057" w:rsidRPr="00451EED" w14:paraId="63E820AB" w14:textId="77777777" w:rsidTr="00CA7404">
        <w:trPr>
          <w:cantSplit/>
        </w:trPr>
        <w:tc>
          <w:tcPr>
            <w:tcW w:w="3319" w:type="dxa"/>
            <w:vAlign w:val="bottom"/>
          </w:tcPr>
          <w:p w14:paraId="67341CA9"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43" w:type="dxa"/>
            <w:vAlign w:val="bottom"/>
          </w:tcPr>
          <w:p w14:paraId="553C6778" w14:textId="50A49B6E"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3,641</w:t>
            </w:r>
          </w:p>
        </w:tc>
        <w:tc>
          <w:tcPr>
            <w:tcW w:w="180" w:type="dxa"/>
            <w:vAlign w:val="bottom"/>
          </w:tcPr>
          <w:p w14:paraId="095A4BE7"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vAlign w:val="bottom"/>
          </w:tcPr>
          <w:p w14:paraId="681E8035" w14:textId="4D1832E5"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9,737</w:t>
            </w:r>
          </w:p>
        </w:tc>
        <w:tc>
          <w:tcPr>
            <w:tcW w:w="180" w:type="dxa"/>
            <w:vAlign w:val="bottom"/>
          </w:tcPr>
          <w:p w14:paraId="7529604B"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vAlign w:val="bottom"/>
          </w:tcPr>
          <w:p w14:paraId="4F6024CA" w14:textId="2C6DDD3F"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129</w:t>
            </w:r>
          </w:p>
        </w:tc>
        <w:tc>
          <w:tcPr>
            <w:tcW w:w="180" w:type="dxa"/>
            <w:vAlign w:val="bottom"/>
          </w:tcPr>
          <w:p w14:paraId="367049DA"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vAlign w:val="bottom"/>
          </w:tcPr>
          <w:p w14:paraId="0CCDFC53" w14:textId="20A0CFA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(461)</w:t>
            </w:r>
          </w:p>
        </w:tc>
        <w:tc>
          <w:tcPr>
            <w:tcW w:w="180" w:type="dxa"/>
            <w:vAlign w:val="bottom"/>
          </w:tcPr>
          <w:p w14:paraId="5555C49B"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vAlign w:val="bottom"/>
          </w:tcPr>
          <w:p w14:paraId="566460F3" w14:textId="5BF3B988"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13,046</w:t>
            </w:r>
          </w:p>
        </w:tc>
      </w:tr>
      <w:tr w:rsidR="00FB2057" w:rsidRPr="00451EED" w14:paraId="7F4E4527" w14:textId="77777777" w:rsidTr="00CA7404">
        <w:trPr>
          <w:cantSplit/>
        </w:trPr>
        <w:tc>
          <w:tcPr>
            <w:tcW w:w="3319" w:type="dxa"/>
            <w:vAlign w:val="bottom"/>
          </w:tcPr>
          <w:p w14:paraId="502D95D1" w14:textId="5169893D" w:rsidR="00FB2057" w:rsidRPr="00451EED" w:rsidRDefault="00FB2057" w:rsidP="00FB2057">
            <w:pPr>
              <w:spacing w:line="22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7FD96410" w14:textId="0F490223"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1,100</w:t>
            </w:r>
          </w:p>
        </w:tc>
        <w:tc>
          <w:tcPr>
            <w:tcW w:w="180" w:type="dxa"/>
            <w:vAlign w:val="bottom"/>
          </w:tcPr>
          <w:p w14:paraId="51E0C4A7"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36E52AD6" w14:textId="014E6E9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1,891</w:t>
            </w:r>
          </w:p>
        </w:tc>
        <w:tc>
          <w:tcPr>
            <w:tcW w:w="180" w:type="dxa"/>
            <w:vAlign w:val="bottom"/>
          </w:tcPr>
          <w:p w14:paraId="10A92A5D"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44CAE45D" w14:textId="2F4F3452"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1,289</w:t>
            </w:r>
          </w:p>
        </w:tc>
        <w:tc>
          <w:tcPr>
            <w:tcW w:w="180" w:type="dxa"/>
            <w:vAlign w:val="bottom"/>
          </w:tcPr>
          <w:p w14:paraId="36A78E91"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5150ECA" w14:textId="169CB93A"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(735)</w:t>
            </w:r>
          </w:p>
        </w:tc>
        <w:tc>
          <w:tcPr>
            <w:tcW w:w="180" w:type="dxa"/>
            <w:vAlign w:val="bottom"/>
          </w:tcPr>
          <w:p w14:paraId="23E54B7A"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2E8D56F8" w14:textId="1D192DBF"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3,545</w:t>
            </w:r>
          </w:p>
        </w:tc>
      </w:tr>
      <w:tr w:rsidR="00FB2057" w:rsidRPr="00451EED" w14:paraId="033DEFBD" w14:textId="77777777" w:rsidTr="00CA7404">
        <w:trPr>
          <w:cantSplit/>
        </w:trPr>
        <w:tc>
          <w:tcPr>
            <w:tcW w:w="3319" w:type="dxa"/>
            <w:vAlign w:val="bottom"/>
          </w:tcPr>
          <w:p w14:paraId="78BFD9EF"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73188DE6" w14:textId="20878A5C"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4,741</w:t>
            </w:r>
          </w:p>
        </w:tc>
        <w:tc>
          <w:tcPr>
            <w:tcW w:w="180" w:type="dxa"/>
            <w:vAlign w:val="bottom"/>
          </w:tcPr>
          <w:p w14:paraId="100895F0"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346CC286" w14:textId="76E4E84C"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11,628</w:t>
            </w:r>
          </w:p>
        </w:tc>
        <w:tc>
          <w:tcPr>
            <w:tcW w:w="180" w:type="dxa"/>
            <w:vAlign w:val="bottom"/>
          </w:tcPr>
          <w:p w14:paraId="4B6F5A35"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09E480B1" w14:textId="00BF534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1,418</w:t>
            </w:r>
          </w:p>
        </w:tc>
        <w:tc>
          <w:tcPr>
            <w:tcW w:w="180" w:type="dxa"/>
            <w:vAlign w:val="bottom"/>
          </w:tcPr>
          <w:p w14:paraId="1E29CD2F"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44B15778" w14:textId="2F14768F"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(1,196)</w:t>
            </w:r>
          </w:p>
        </w:tc>
        <w:tc>
          <w:tcPr>
            <w:tcW w:w="180" w:type="dxa"/>
            <w:vAlign w:val="bottom"/>
          </w:tcPr>
          <w:p w14:paraId="627576CD"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4F5B7901" w14:textId="24BCFD15"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16,591</w:t>
            </w:r>
          </w:p>
        </w:tc>
      </w:tr>
      <w:tr w:rsidR="00FB2057" w:rsidRPr="00451EED" w14:paraId="04732C6C" w14:textId="77777777" w:rsidTr="00CA7404">
        <w:trPr>
          <w:cantSplit/>
        </w:trPr>
        <w:tc>
          <w:tcPr>
            <w:tcW w:w="3319" w:type="dxa"/>
            <w:vAlign w:val="bottom"/>
          </w:tcPr>
          <w:p w14:paraId="7A22C700"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233944B0" w14:textId="486801FB"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w:t>
            </w:r>
            <w:r w:rsidR="00560610">
              <w:rPr>
                <w:rFonts w:ascii="CordiaUPC" w:hAnsi="CordiaUPC" w:cs="CordiaUPC"/>
                <w:sz w:val="26"/>
                <w:szCs w:val="26"/>
              </w:rPr>
              <w:t>53</w:t>
            </w:r>
            <w:r w:rsidRPr="00CA4442">
              <w:rPr>
                <w:rFonts w:ascii="CordiaUPC" w:hAnsi="CordiaUPC" w:cs="CordiaUPC"/>
                <w:sz w:val="26"/>
                <w:szCs w:val="26"/>
              </w:rPr>
              <w:t>)</w:t>
            </w:r>
          </w:p>
        </w:tc>
        <w:tc>
          <w:tcPr>
            <w:tcW w:w="180" w:type="dxa"/>
            <w:vAlign w:val="bottom"/>
          </w:tcPr>
          <w:p w14:paraId="670CDDE4"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73A95861" w14:textId="51352CFC"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(4,624)</w:t>
            </w:r>
          </w:p>
        </w:tc>
        <w:tc>
          <w:tcPr>
            <w:tcW w:w="180" w:type="dxa"/>
            <w:vAlign w:val="bottom"/>
          </w:tcPr>
          <w:p w14:paraId="42B0784D"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703ED94" w14:textId="59DCC78E"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(2,260)</w:t>
            </w:r>
          </w:p>
        </w:tc>
        <w:tc>
          <w:tcPr>
            <w:tcW w:w="180" w:type="dxa"/>
            <w:vAlign w:val="bottom"/>
          </w:tcPr>
          <w:p w14:paraId="3CBE04CF"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60CB3BF5" w14:textId="106CB13A"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112</w:t>
            </w:r>
          </w:p>
        </w:tc>
        <w:tc>
          <w:tcPr>
            <w:tcW w:w="180" w:type="dxa"/>
            <w:vAlign w:val="bottom"/>
          </w:tcPr>
          <w:p w14:paraId="6FC82022"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B85BB66" w14:textId="50338B82"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(7,725)</w:t>
            </w:r>
          </w:p>
        </w:tc>
      </w:tr>
      <w:tr w:rsidR="00FB2057" w:rsidRPr="00451EED" w14:paraId="3E2263C5" w14:textId="77777777" w:rsidTr="00CA7404">
        <w:trPr>
          <w:cantSplit/>
        </w:trPr>
        <w:tc>
          <w:tcPr>
            <w:tcW w:w="3319" w:type="dxa"/>
            <w:vAlign w:val="bottom"/>
          </w:tcPr>
          <w:p w14:paraId="517BE228" w14:textId="77777777" w:rsidR="00FB2057" w:rsidRPr="00451EED" w:rsidRDefault="00FB2057" w:rsidP="00FB2057">
            <w:pPr>
              <w:spacing w:line="22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43" w:type="dxa"/>
            <w:tcBorders>
              <w:top w:val="single" w:sz="4" w:space="0" w:color="auto"/>
              <w:bottom w:val="double" w:sz="4" w:space="0" w:color="auto"/>
            </w:tcBorders>
            <w:vAlign w:val="bottom"/>
          </w:tcPr>
          <w:p w14:paraId="189FF7D8" w14:textId="7D0D872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3,788</w:t>
            </w:r>
          </w:p>
        </w:tc>
        <w:tc>
          <w:tcPr>
            <w:tcW w:w="180" w:type="dxa"/>
            <w:vAlign w:val="bottom"/>
          </w:tcPr>
          <w:p w14:paraId="4BF3CEBE"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634F2E7B" w14:textId="190FCF9F"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7,004</w:t>
            </w:r>
          </w:p>
        </w:tc>
        <w:tc>
          <w:tcPr>
            <w:tcW w:w="180" w:type="dxa"/>
            <w:vAlign w:val="bottom"/>
          </w:tcPr>
          <w:p w14:paraId="6FB70E41"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5CAAD131" w14:textId="2FE90D95"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(842)</w:t>
            </w:r>
          </w:p>
        </w:tc>
        <w:tc>
          <w:tcPr>
            <w:tcW w:w="180" w:type="dxa"/>
            <w:vAlign w:val="bottom"/>
          </w:tcPr>
          <w:p w14:paraId="20282F20"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0A4AECC" w14:textId="0A871FF5"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(1,084)</w:t>
            </w:r>
          </w:p>
        </w:tc>
        <w:tc>
          <w:tcPr>
            <w:tcW w:w="180" w:type="dxa"/>
            <w:vAlign w:val="bottom"/>
          </w:tcPr>
          <w:p w14:paraId="08D2AF97"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15A6E16A" w14:textId="78C6397B"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8,866</w:t>
            </w:r>
          </w:p>
        </w:tc>
      </w:tr>
      <w:tr w:rsidR="00FB2057" w:rsidRPr="00451EED" w14:paraId="04231F20" w14:textId="77777777" w:rsidTr="00CA7404">
        <w:trPr>
          <w:cantSplit/>
        </w:trPr>
        <w:tc>
          <w:tcPr>
            <w:tcW w:w="3319" w:type="dxa"/>
            <w:vAlign w:val="bottom"/>
          </w:tcPr>
          <w:p w14:paraId="485A4240" w14:textId="5C100CA6" w:rsidR="00FB2057" w:rsidRPr="00451EED" w:rsidRDefault="00FB2057" w:rsidP="00FB2057">
            <w:pPr>
              <w:spacing w:line="22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Expected</w:t>
            </w:r>
            <w:r w:rsidRPr="00451EED">
              <w:rPr>
                <w:rFonts w:ascii="CordiaUPC" w:eastAsia="Times New Roman" w:hAnsi="CordiaUPC" w:cs="CordiaUPC" w:hint="cs"/>
                <w:spacing w:val="-4"/>
                <w:sz w:val="26"/>
                <w:szCs w:val="26"/>
              </w:rPr>
              <w:t xml:space="preserve"> credit loss</w:t>
            </w:r>
          </w:p>
        </w:tc>
        <w:tc>
          <w:tcPr>
            <w:tcW w:w="1143" w:type="dxa"/>
            <w:vAlign w:val="bottom"/>
          </w:tcPr>
          <w:p w14:paraId="49AC683E"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rPr>
            </w:pPr>
          </w:p>
        </w:tc>
        <w:tc>
          <w:tcPr>
            <w:tcW w:w="180" w:type="dxa"/>
            <w:vAlign w:val="bottom"/>
          </w:tcPr>
          <w:p w14:paraId="7627E7F0" w14:textId="77777777" w:rsidR="00FB2057" w:rsidRPr="00CA4442" w:rsidRDefault="00FB2057" w:rsidP="00FB2057">
            <w:pPr>
              <w:spacing w:line="220" w:lineRule="exact"/>
              <w:rPr>
                <w:rFonts w:ascii="CordiaUPC" w:eastAsia="Times New Roman" w:hAnsi="CordiaUPC" w:cs="CordiaUPC"/>
                <w:sz w:val="26"/>
                <w:szCs w:val="26"/>
              </w:rPr>
            </w:pPr>
          </w:p>
        </w:tc>
        <w:tc>
          <w:tcPr>
            <w:tcW w:w="1089" w:type="dxa"/>
            <w:vAlign w:val="bottom"/>
          </w:tcPr>
          <w:p w14:paraId="73F9E516" w14:textId="77777777" w:rsidR="00FB2057" w:rsidRPr="00CA4442" w:rsidRDefault="00FB2057" w:rsidP="00FB2057">
            <w:pPr>
              <w:tabs>
                <w:tab w:val="decimal" w:pos="843"/>
              </w:tabs>
              <w:spacing w:line="220" w:lineRule="exact"/>
              <w:ind w:right="-79"/>
              <w:rPr>
                <w:rFonts w:ascii="CordiaUPC" w:eastAsia="Times New Roman" w:hAnsi="CordiaUPC" w:cs="CordiaUPC"/>
                <w:sz w:val="26"/>
                <w:szCs w:val="26"/>
              </w:rPr>
            </w:pPr>
          </w:p>
        </w:tc>
        <w:tc>
          <w:tcPr>
            <w:tcW w:w="180" w:type="dxa"/>
            <w:vAlign w:val="bottom"/>
          </w:tcPr>
          <w:p w14:paraId="54D6636B"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3FB0E566" w14:textId="77777777" w:rsidR="00FB2057" w:rsidRPr="00CA4442" w:rsidRDefault="00FB2057" w:rsidP="00FB2057">
            <w:pPr>
              <w:tabs>
                <w:tab w:val="decimal" w:pos="910"/>
              </w:tabs>
              <w:spacing w:line="220" w:lineRule="exact"/>
              <w:rPr>
                <w:rFonts w:ascii="CordiaUPC" w:eastAsia="Times New Roman" w:hAnsi="CordiaUPC" w:cs="CordiaUPC"/>
                <w:sz w:val="26"/>
                <w:szCs w:val="26"/>
              </w:rPr>
            </w:pPr>
          </w:p>
        </w:tc>
        <w:tc>
          <w:tcPr>
            <w:tcW w:w="180" w:type="dxa"/>
            <w:vAlign w:val="bottom"/>
          </w:tcPr>
          <w:p w14:paraId="005D589E"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181D61B8" w14:textId="77777777" w:rsidR="00FB2057" w:rsidRPr="00CA4442" w:rsidRDefault="00FB2057" w:rsidP="00FB2057">
            <w:pPr>
              <w:tabs>
                <w:tab w:val="decimal" w:pos="767"/>
              </w:tabs>
              <w:spacing w:line="220" w:lineRule="exact"/>
              <w:rPr>
                <w:rFonts w:ascii="CordiaUPC" w:eastAsia="Times New Roman" w:hAnsi="CordiaUPC" w:cs="CordiaUPC"/>
                <w:sz w:val="26"/>
                <w:szCs w:val="26"/>
              </w:rPr>
            </w:pPr>
          </w:p>
        </w:tc>
        <w:tc>
          <w:tcPr>
            <w:tcW w:w="180" w:type="dxa"/>
            <w:vAlign w:val="bottom"/>
          </w:tcPr>
          <w:p w14:paraId="3A3A8BCA" w14:textId="77777777" w:rsidR="00FB2057" w:rsidRPr="00CA4442" w:rsidRDefault="00FB2057" w:rsidP="00FB2057">
            <w:pPr>
              <w:spacing w:line="220" w:lineRule="exact"/>
              <w:rPr>
                <w:rFonts w:ascii="CordiaUPC" w:eastAsia="Times New Roman" w:hAnsi="CordiaUPC" w:cs="CordiaUPC"/>
                <w:sz w:val="26"/>
                <w:szCs w:val="26"/>
              </w:rPr>
            </w:pPr>
          </w:p>
        </w:tc>
        <w:tc>
          <w:tcPr>
            <w:tcW w:w="1125" w:type="dxa"/>
            <w:tcBorders>
              <w:bottom w:val="single" w:sz="4" w:space="0" w:color="auto"/>
            </w:tcBorders>
            <w:vAlign w:val="bottom"/>
          </w:tcPr>
          <w:p w14:paraId="73119236" w14:textId="533546BF" w:rsidR="00FB2057" w:rsidRPr="00CA4442" w:rsidRDefault="00FB2057" w:rsidP="00FB2057">
            <w:pPr>
              <w:tabs>
                <w:tab w:val="decimal" w:pos="819"/>
              </w:tabs>
              <w:spacing w:line="220" w:lineRule="exact"/>
              <w:ind w:right="-79"/>
              <w:rPr>
                <w:rFonts w:ascii="CordiaUPC" w:eastAsia="Times New Roman" w:hAnsi="CordiaUPC" w:cs="CordiaUPC"/>
                <w:sz w:val="26"/>
                <w:szCs w:val="26"/>
              </w:rPr>
            </w:pPr>
            <w:r w:rsidRPr="00CA4442">
              <w:rPr>
                <w:rFonts w:ascii="CordiaUPC" w:hAnsi="CordiaUPC" w:cs="CordiaUPC"/>
                <w:sz w:val="26"/>
                <w:szCs w:val="26"/>
              </w:rPr>
              <w:t>(5,046)</w:t>
            </w:r>
          </w:p>
        </w:tc>
      </w:tr>
      <w:tr w:rsidR="00FB2057" w:rsidRPr="00451EED" w14:paraId="00449101" w14:textId="77777777" w:rsidTr="00CA7404">
        <w:trPr>
          <w:cantSplit/>
        </w:trPr>
        <w:tc>
          <w:tcPr>
            <w:tcW w:w="3319" w:type="dxa"/>
            <w:vAlign w:val="bottom"/>
          </w:tcPr>
          <w:p w14:paraId="526DCBB1"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43" w:type="dxa"/>
            <w:vAlign w:val="bottom"/>
          </w:tcPr>
          <w:p w14:paraId="592C2090"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rPr>
            </w:pPr>
          </w:p>
        </w:tc>
        <w:tc>
          <w:tcPr>
            <w:tcW w:w="180" w:type="dxa"/>
            <w:vAlign w:val="bottom"/>
          </w:tcPr>
          <w:p w14:paraId="0CEA174C" w14:textId="77777777" w:rsidR="00FB2057" w:rsidRPr="00CA4442" w:rsidRDefault="00FB2057" w:rsidP="00FB2057">
            <w:pPr>
              <w:spacing w:line="220" w:lineRule="exact"/>
              <w:rPr>
                <w:rFonts w:ascii="CordiaUPC" w:eastAsia="Times New Roman" w:hAnsi="CordiaUPC" w:cs="CordiaUPC"/>
                <w:sz w:val="26"/>
                <w:szCs w:val="26"/>
              </w:rPr>
            </w:pPr>
          </w:p>
        </w:tc>
        <w:tc>
          <w:tcPr>
            <w:tcW w:w="1089" w:type="dxa"/>
            <w:vAlign w:val="bottom"/>
          </w:tcPr>
          <w:p w14:paraId="0B8C7011" w14:textId="77777777" w:rsidR="00FB2057" w:rsidRPr="00CA4442" w:rsidRDefault="00FB2057" w:rsidP="00FB2057">
            <w:pPr>
              <w:tabs>
                <w:tab w:val="decimal" w:pos="843"/>
              </w:tabs>
              <w:spacing w:line="220" w:lineRule="exact"/>
              <w:ind w:right="-79"/>
              <w:rPr>
                <w:rFonts w:ascii="CordiaUPC" w:eastAsia="Times New Roman" w:hAnsi="CordiaUPC" w:cs="CordiaUPC"/>
                <w:sz w:val="26"/>
                <w:szCs w:val="26"/>
              </w:rPr>
            </w:pPr>
          </w:p>
        </w:tc>
        <w:tc>
          <w:tcPr>
            <w:tcW w:w="180" w:type="dxa"/>
            <w:vAlign w:val="bottom"/>
          </w:tcPr>
          <w:p w14:paraId="25B3EB28"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0251331A" w14:textId="77777777" w:rsidR="00FB2057" w:rsidRPr="00CA4442" w:rsidRDefault="00FB2057" w:rsidP="00FB2057">
            <w:pPr>
              <w:tabs>
                <w:tab w:val="decimal" w:pos="910"/>
              </w:tabs>
              <w:spacing w:line="220" w:lineRule="exact"/>
              <w:rPr>
                <w:rFonts w:ascii="CordiaUPC" w:eastAsia="Times New Roman" w:hAnsi="CordiaUPC" w:cs="CordiaUPC"/>
                <w:sz w:val="26"/>
                <w:szCs w:val="26"/>
              </w:rPr>
            </w:pPr>
          </w:p>
        </w:tc>
        <w:tc>
          <w:tcPr>
            <w:tcW w:w="180" w:type="dxa"/>
            <w:vAlign w:val="bottom"/>
          </w:tcPr>
          <w:p w14:paraId="0022308F"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3AAD95B3" w14:textId="77777777" w:rsidR="00FB2057" w:rsidRPr="00CA4442" w:rsidRDefault="00FB2057" w:rsidP="00FB2057">
            <w:pPr>
              <w:tabs>
                <w:tab w:val="decimal" w:pos="767"/>
              </w:tabs>
              <w:spacing w:line="220" w:lineRule="exact"/>
              <w:rPr>
                <w:rFonts w:ascii="CordiaUPC" w:eastAsia="Times New Roman" w:hAnsi="CordiaUPC" w:cs="CordiaUPC"/>
                <w:sz w:val="26"/>
                <w:szCs w:val="26"/>
              </w:rPr>
            </w:pPr>
          </w:p>
        </w:tc>
        <w:tc>
          <w:tcPr>
            <w:tcW w:w="180" w:type="dxa"/>
            <w:vAlign w:val="bottom"/>
          </w:tcPr>
          <w:p w14:paraId="3054C3E6" w14:textId="77777777" w:rsidR="00FB2057" w:rsidRPr="00CA4442" w:rsidRDefault="00FB2057" w:rsidP="00FB2057">
            <w:pPr>
              <w:spacing w:line="220" w:lineRule="exact"/>
              <w:rPr>
                <w:rFonts w:ascii="CordiaUPC" w:eastAsia="Times New Roman" w:hAnsi="CordiaUPC" w:cs="CordiaUPC"/>
                <w:sz w:val="26"/>
                <w:szCs w:val="26"/>
              </w:rPr>
            </w:pPr>
          </w:p>
        </w:tc>
        <w:tc>
          <w:tcPr>
            <w:tcW w:w="1125" w:type="dxa"/>
            <w:tcBorders>
              <w:top w:val="single" w:sz="4" w:space="0" w:color="auto"/>
            </w:tcBorders>
            <w:vAlign w:val="bottom"/>
          </w:tcPr>
          <w:p w14:paraId="3EEC09E6" w14:textId="03765B11" w:rsidR="00FB2057" w:rsidRPr="00CA4442" w:rsidRDefault="00FB2057" w:rsidP="00FB2057">
            <w:pPr>
              <w:tabs>
                <w:tab w:val="decimal" w:pos="819"/>
              </w:tabs>
              <w:spacing w:line="220" w:lineRule="exact"/>
              <w:ind w:right="-79"/>
              <w:rPr>
                <w:rFonts w:ascii="CordiaUPC" w:eastAsia="Times New Roman" w:hAnsi="CordiaUPC" w:cs="CordiaUPC"/>
                <w:b/>
                <w:bCs/>
                <w:sz w:val="26"/>
                <w:szCs w:val="26"/>
              </w:rPr>
            </w:pPr>
            <w:r w:rsidRPr="00CA4442">
              <w:rPr>
                <w:rFonts w:ascii="CordiaUPC" w:hAnsi="CordiaUPC" w:cs="CordiaUPC"/>
                <w:b/>
                <w:bCs/>
                <w:sz w:val="26"/>
                <w:szCs w:val="26"/>
              </w:rPr>
              <w:t>3,820</w:t>
            </w:r>
          </w:p>
        </w:tc>
      </w:tr>
      <w:tr w:rsidR="00FB2057" w:rsidRPr="00451EED" w14:paraId="4EC2F908" w14:textId="77777777" w:rsidTr="00CA7404">
        <w:trPr>
          <w:cantSplit/>
        </w:trPr>
        <w:tc>
          <w:tcPr>
            <w:tcW w:w="3319" w:type="dxa"/>
            <w:vAlign w:val="bottom"/>
          </w:tcPr>
          <w:p w14:paraId="617B7BAC" w14:textId="77777777" w:rsidR="00FB2057" w:rsidRPr="00451EED" w:rsidRDefault="00FB2057" w:rsidP="00FB2057">
            <w:pPr>
              <w:spacing w:line="22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43" w:type="dxa"/>
            <w:vAlign w:val="bottom"/>
          </w:tcPr>
          <w:p w14:paraId="59446B0C"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rPr>
            </w:pPr>
          </w:p>
        </w:tc>
        <w:tc>
          <w:tcPr>
            <w:tcW w:w="180" w:type="dxa"/>
            <w:vAlign w:val="bottom"/>
          </w:tcPr>
          <w:p w14:paraId="30CB935C" w14:textId="77777777" w:rsidR="00FB2057" w:rsidRPr="00CA4442" w:rsidRDefault="00FB2057" w:rsidP="00FB2057">
            <w:pPr>
              <w:spacing w:line="220" w:lineRule="exact"/>
              <w:rPr>
                <w:rFonts w:ascii="CordiaUPC" w:eastAsia="Times New Roman" w:hAnsi="CordiaUPC" w:cs="CordiaUPC"/>
                <w:sz w:val="26"/>
                <w:szCs w:val="26"/>
              </w:rPr>
            </w:pPr>
          </w:p>
        </w:tc>
        <w:tc>
          <w:tcPr>
            <w:tcW w:w="1089" w:type="dxa"/>
            <w:vAlign w:val="bottom"/>
          </w:tcPr>
          <w:p w14:paraId="0CE10EC3" w14:textId="77777777" w:rsidR="00FB2057" w:rsidRPr="00CA4442" w:rsidRDefault="00FB2057" w:rsidP="00FB2057">
            <w:pPr>
              <w:tabs>
                <w:tab w:val="decimal" w:pos="843"/>
              </w:tabs>
              <w:spacing w:line="220" w:lineRule="exact"/>
              <w:ind w:right="-79"/>
              <w:rPr>
                <w:rFonts w:ascii="CordiaUPC" w:eastAsia="Times New Roman" w:hAnsi="CordiaUPC" w:cs="CordiaUPC"/>
                <w:sz w:val="26"/>
                <w:szCs w:val="26"/>
              </w:rPr>
            </w:pPr>
          </w:p>
        </w:tc>
        <w:tc>
          <w:tcPr>
            <w:tcW w:w="180" w:type="dxa"/>
            <w:vAlign w:val="bottom"/>
          </w:tcPr>
          <w:p w14:paraId="30FFF641"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6696E3EB" w14:textId="77777777" w:rsidR="00FB2057" w:rsidRPr="00CA4442" w:rsidRDefault="00FB2057" w:rsidP="00FB2057">
            <w:pPr>
              <w:tabs>
                <w:tab w:val="decimal" w:pos="910"/>
              </w:tabs>
              <w:spacing w:line="220" w:lineRule="exact"/>
              <w:rPr>
                <w:rFonts w:ascii="CordiaUPC" w:eastAsia="Times New Roman" w:hAnsi="CordiaUPC" w:cs="CordiaUPC"/>
                <w:sz w:val="26"/>
                <w:szCs w:val="26"/>
              </w:rPr>
            </w:pPr>
          </w:p>
        </w:tc>
        <w:tc>
          <w:tcPr>
            <w:tcW w:w="180" w:type="dxa"/>
            <w:vAlign w:val="bottom"/>
          </w:tcPr>
          <w:p w14:paraId="45B29313"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6EC11E89" w14:textId="77777777" w:rsidR="00FB2057" w:rsidRPr="00CA4442" w:rsidRDefault="00FB2057" w:rsidP="00FB2057">
            <w:pPr>
              <w:tabs>
                <w:tab w:val="decimal" w:pos="767"/>
              </w:tabs>
              <w:spacing w:line="220" w:lineRule="exact"/>
              <w:rPr>
                <w:rFonts w:ascii="CordiaUPC" w:eastAsia="Times New Roman" w:hAnsi="CordiaUPC" w:cs="CordiaUPC"/>
                <w:sz w:val="26"/>
                <w:szCs w:val="26"/>
              </w:rPr>
            </w:pPr>
          </w:p>
        </w:tc>
        <w:tc>
          <w:tcPr>
            <w:tcW w:w="180" w:type="dxa"/>
            <w:vAlign w:val="bottom"/>
          </w:tcPr>
          <w:p w14:paraId="01BD576C" w14:textId="77777777" w:rsidR="00FB2057" w:rsidRPr="00CA4442" w:rsidRDefault="00FB2057" w:rsidP="00FB2057">
            <w:pPr>
              <w:spacing w:line="220" w:lineRule="exact"/>
              <w:rPr>
                <w:rFonts w:ascii="CordiaUPC" w:eastAsia="Times New Roman" w:hAnsi="CordiaUPC" w:cs="CordiaUPC"/>
                <w:sz w:val="26"/>
                <w:szCs w:val="26"/>
              </w:rPr>
            </w:pPr>
          </w:p>
        </w:tc>
        <w:tc>
          <w:tcPr>
            <w:tcW w:w="1125" w:type="dxa"/>
            <w:tcBorders>
              <w:bottom w:val="single" w:sz="4" w:space="0" w:color="auto"/>
            </w:tcBorders>
            <w:vAlign w:val="bottom"/>
          </w:tcPr>
          <w:p w14:paraId="57CF8234" w14:textId="3173CAD9" w:rsidR="00FB2057" w:rsidRPr="00CA4442" w:rsidRDefault="00FB2057" w:rsidP="00FB2057">
            <w:pPr>
              <w:tabs>
                <w:tab w:val="decimal" w:pos="819"/>
              </w:tabs>
              <w:spacing w:line="220" w:lineRule="exact"/>
              <w:ind w:right="-79"/>
              <w:rPr>
                <w:rFonts w:ascii="CordiaUPC" w:eastAsia="Times New Roman" w:hAnsi="CordiaUPC" w:cs="CordiaUPC"/>
                <w:sz w:val="26"/>
                <w:szCs w:val="26"/>
              </w:rPr>
            </w:pPr>
            <w:r w:rsidRPr="00CA4442">
              <w:rPr>
                <w:rFonts w:ascii="CordiaUPC" w:hAnsi="CordiaUPC" w:cs="CordiaUPC"/>
                <w:sz w:val="26"/>
                <w:szCs w:val="26"/>
              </w:rPr>
              <w:t>(724)</w:t>
            </w:r>
          </w:p>
        </w:tc>
      </w:tr>
      <w:tr w:rsidR="00FB2057" w:rsidRPr="00451EED" w14:paraId="4F5B5144" w14:textId="77777777" w:rsidTr="00CA7404">
        <w:trPr>
          <w:cantSplit/>
        </w:trPr>
        <w:tc>
          <w:tcPr>
            <w:tcW w:w="3319" w:type="dxa"/>
            <w:vAlign w:val="bottom"/>
          </w:tcPr>
          <w:p w14:paraId="28D88737"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43" w:type="dxa"/>
            <w:vAlign w:val="bottom"/>
          </w:tcPr>
          <w:p w14:paraId="15C8249F"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rPr>
            </w:pPr>
          </w:p>
        </w:tc>
        <w:tc>
          <w:tcPr>
            <w:tcW w:w="180" w:type="dxa"/>
            <w:vAlign w:val="bottom"/>
          </w:tcPr>
          <w:p w14:paraId="3A31A0DC" w14:textId="77777777" w:rsidR="00FB2057" w:rsidRPr="00CA4442" w:rsidRDefault="00FB2057" w:rsidP="00FB2057">
            <w:pPr>
              <w:spacing w:line="220" w:lineRule="exact"/>
              <w:rPr>
                <w:rFonts w:ascii="CordiaUPC" w:eastAsia="Times New Roman" w:hAnsi="CordiaUPC" w:cs="CordiaUPC"/>
                <w:sz w:val="26"/>
                <w:szCs w:val="26"/>
              </w:rPr>
            </w:pPr>
          </w:p>
        </w:tc>
        <w:tc>
          <w:tcPr>
            <w:tcW w:w="1089" w:type="dxa"/>
            <w:vAlign w:val="bottom"/>
          </w:tcPr>
          <w:p w14:paraId="1CF4DB23" w14:textId="77777777" w:rsidR="00FB2057" w:rsidRPr="00CA4442" w:rsidRDefault="00FB2057" w:rsidP="00FB2057">
            <w:pPr>
              <w:tabs>
                <w:tab w:val="decimal" w:pos="843"/>
              </w:tabs>
              <w:spacing w:line="220" w:lineRule="exact"/>
              <w:ind w:right="-79"/>
              <w:rPr>
                <w:rFonts w:ascii="CordiaUPC" w:eastAsia="Times New Roman" w:hAnsi="CordiaUPC" w:cs="CordiaUPC"/>
                <w:sz w:val="26"/>
                <w:szCs w:val="26"/>
              </w:rPr>
            </w:pPr>
          </w:p>
        </w:tc>
        <w:tc>
          <w:tcPr>
            <w:tcW w:w="180" w:type="dxa"/>
            <w:vAlign w:val="bottom"/>
          </w:tcPr>
          <w:p w14:paraId="78877E91"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010F6B01" w14:textId="77777777" w:rsidR="00FB2057" w:rsidRPr="00CA4442" w:rsidRDefault="00FB2057" w:rsidP="00FB2057">
            <w:pPr>
              <w:tabs>
                <w:tab w:val="decimal" w:pos="910"/>
              </w:tabs>
              <w:spacing w:line="220" w:lineRule="exact"/>
              <w:rPr>
                <w:rFonts w:ascii="CordiaUPC" w:eastAsia="Times New Roman" w:hAnsi="CordiaUPC" w:cs="CordiaUPC"/>
                <w:sz w:val="26"/>
                <w:szCs w:val="26"/>
              </w:rPr>
            </w:pPr>
          </w:p>
        </w:tc>
        <w:tc>
          <w:tcPr>
            <w:tcW w:w="180" w:type="dxa"/>
            <w:vAlign w:val="bottom"/>
          </w:tcPr>
          <w:p w14:paraId="4788AF40" w14:textId="77777777" w:rsidR="00FB2057" w:rsidRPr="00CA4442" w:rsidRDefault="00FB2057" w:rsidP="00FB2057">
            <w:pPr>
              <w:spacing w:line="220" w:lineRule="exact"/>
              <w:rPr>
                <w:rFonts w:ascii="CordiaUPC" w:eastAsia="Times New Roman" w:hAnsi="CordiaUPC" w:cs="CordiaUPC"/>
                <w:sz w:val="26"/>
                <w:szCs w:val="26"/>
              </w:rPr>
            </w:pPr>
          </w:p>
        </w:tc>
        <w:tc>
          <w:tcPr>
            <w:tcW w:w="1170" w:type="dxa"/>
            <w:vAlign w:val="bottom"/>
          </w:tcPr>
          <w:p w14:paraId="61B7F255" w14:textId="77777777" w:rsidR="00FB2057" w:rsidRPr="00CA4442" w:rsidRDefault="00FB2057" w:rsidP="00FB2057">
            <w:pPr>
              <w:tabs>
                <w:tab w:val="decimal" w:pos="767"/>
              </w:tabs>
              <w:spacing w:line="220" w:lineRule="exact"/>
              <w:rPr>
                <w:rFonts w:ascii="CordiaUPC" w:eastAsia="Times New Roman" w:hAnsi="CordiaUPC" w:cs="CordiaUPC"/>
                <w:sz w:val="26"/>
                <w:szCs w:val="26"/>
              </w:rPr>
            </w:pPr>
          </w:p>
        </w:tc>
        <w:tc>
          <w:tcPr>
            <w:tcW w:w="180" w:type="dxa"/>
            <w:vAlign w:val="bottom"/>
          </w:tcPr>
          <w:p w14:paraId="68D88224" w14:textId="77777777" w:rsidR="00FB2057" w:rsidRPr="00CA4442" w:rsidRDefault="00FB2057" w:rsidP="00FB2057">
            <w:pPr>
              <w:spacing w:line="220" w:lineRule="exact"/>
              <w:rPr>
                <w:rFonts w:ascii="CordiaUPC" w:eastAsia="Times New Roman" w:hAnsi="CordiaUPC" w:cs="CordiaUPC"/>
                <w:sz w:val="26"/>
                <w:szCs w:val="26"/>
              </w:rPr>
            </w:pPr>
          </w:p>
        </w:tc>
        <w:tc>
          <w:tcPr>
            <w:tcW w:w="1125" w:type="dxa"/>
            <w:tcBorders>
              <w:bottom w:val="double" w:sz="4" w:space="0" w:color="auto"/>
            </w:tcBorders>
            <w:vAlign w:val="bottom"/>
          </w:tcPr>
          <w:p w14:paraId="5505820F" w14:textId="3D259235" w:rsidR="00FB2057" w:rsidRPr="00CA4442" w:rsidRDefault="00FB2057" w:rsidP="00FB2057">
            <w:pPr>
              <w:tabs>
                <w:tab w:val="decimal" w:pos="819"/>
              </w:tabs>
              <w:spacing w:line="220" w:lineRule="exact"/>
              <w:ind w:right="-79"/>
              <w:rPr>
                <w:rFonts w:ascii="CordiaUPC" w:eastAsia="Times New Roman" w:hAnsi="CordiaUPC" w:cs="CordiaUPC"/>
                <w:b/>
                <w:bCs/>
                <w:sz w:val="26"/>
                <w:szCs w:val="26"/>
              </w:rPr>
            </w:pPr>
            <w:r w:rsidRPr="00CA4442">
              <w:rPr>
                <w:rFonts w:ascii="CordiaUPC" w:hAnsi="CordiaUPC" w:cs="CordiaUPC"/>
                <w:b/>
                <w:bCs/>
                <w:sz w:val="26"/>
                <w:szCs w:val="26"/>
              </w:rPr>
              <w:t>3,096</w:t>
            </w:r>
          </w:p>
        </w:tc>
      </w:tr>
    </w:tbl>
    <w:p w14:paraId="4FA50C19" w14:textId="77777777" w:rsidR="0014470C" w:rsidRDefault="0014470C" w:rsidP="000F755C">
      <w:pPr>
        <w:tabs>
          <w:tab w:val="left" w:pos="540"/>
          <w:tab w:val="left" w:pos="1080"/>
        </w:tabs>
        <w:spacing w:line="240" w:lineRule="auto"/>
        <w:ind w:right="389"/>
        <w:jc w:val="thaiDistribute"/>
        <w:rPr>
          <w:rFonts w:ascii="CordiaUPC" w:hAnsi="CordiaUPC" w:cs="CordiaUPC"/>
          <w:b/>
          <w:bCs/>
          <w:i/>
          <w:iCs/>
          <w:sz w:val="26"/>
          <w:szCs w:val="26"/>
        </w:rPr>
      </w:pPr>
    </w:p>
    <w:tbl>
      <w:tblPr>
        <w:tblW w:w="9647" w:type="dxa"/>
        <w:tblInd w:w="529"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152"/>
        <w:gridCol w:w="180"/>
        <w:gridCol w:w="1152"/>
        <w:gridCol w:w="180"/>
        <w:gridCol w:w="1133"/>
      </w:tblGrid>
      <w:tr w:rsidR="00451EED" w:rsidRPr="00451EED" w14:paraId="4C36F0B6" w14:textId="77777777" w:rsidTr="00CA7404">
        <w:trPr>
          <w:cantSplit/>
        </w:trPr>
        <w:tc>
          <w:tcPr>
            <w:tcW w:w="3240" w:type="dxa"/>
          </w:tcPr>
          <w:p w14:paraId="27C5E871" w14:textId="57FD5A99" w:rsidR="00451EED" w:rsidRPr="00451EED" w:rsidRDefault="009268F1" w:rsidP="00451EED">
            <w:pPr>
              <w:spacing w:line="22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s</w:t>
            </w:r>
            <w:r w:rsidR="00451EED" w:rsidRPr="00451EED">
              <w:rPr>
                <w:rFonts w:ascii="CordiaUPC" w:eastAsia="Times New Roman" w:hAnsi="CordiaUPC" w:cs="CordiaUPC" w:hint="cs"/>
                <w:b/>
                <w:bCs/>
                <w:i/>
                <w:iCs/>
                <w:sz w:val="26"/>
                <w:szCs w:val="26"/>
              </w:rPr>
              <w:t>ix-month period ended</w:t>
            </w:r>
          </w:p>
        </w:tc>
        <w:tc>
          <w:tcPr>
            <w:tcW w:w="6407" w:type="dxa"/>
            <w:gridSpan w:val="9"/>
            <w:vAlign w:val="bottom"/>
          </w:tcPr>
          <w:p w14:paraId="6E72FBE8" w14:textId="77777777" w:rsidR="00451EED" w:rsidRPr="00451EED" w:rsidRDefault="00451EED" w:rsidP="00451EED">
            <w:pPr>
              <w:spacing w:line="220" w:lineRule="exact"/>
              <w:jc w:val="center"/>
              <w:rPr>
                <w:rFonts w:ascii="CordiaUPC" w:eastAsia="Times New Roman" w:hAnsi="CordiaUPC" w:cs="CordiaUPC"/>
                <w:b/>
                <w:sz w:val="26"/>
                <w:szCs w:val="26"/>
              </w:rPr>
            </w:pPr>
          </w:p>
        </w:tc>
      </w:tr>
      <w:tr w:rsidR="00451EED" w:rsidRPr="00451EED" w14:paraId="23321974" w14:textId="77777777" w:rsidTr="00CA7404">
        <w:trPr>
          <w:cantSplit/>
        </w:trPr>
        <w:tc>
          <w:tcPr>
            <w:tcW w:w="3240" w:type="dxa"/>
          </w:tcPr>
          <w:p w14:paraId="72BD52A7" w14:textId="0A0CC14C" w:rsidR="00451EED" w:rsidRPr="00451EED" w:rsidDel="00F1172B" w:rsidRDefault="00451EED" w:rsidP="00451EED">
            <w:pPr>
              <w:spacing w:line="220" w:lineRule="exact"/>
              <w:ind w:left="11" w:right="-143" w:firstLine="11"/>
              <w:rPr>
                <w:rFonts w:ascii="CordiaUPC" w:eastAsia="Times New Roman" w:hAnsi="CordiaUPC" w:cs="CordiaUPC"/>
                <w:b/>
                <w:bCs/>
                <w:i/>
                <w:iCs/>
                <w:sz w:val="26"/>
                <w:szCs w:val="26"/>
                <w:lang w:val="en-US" w:bidi="th-TH"/>
              </w:rPr>
            </w:pPr>
            <w:r w:rsidRPr="00451EED">
              <w:rPr>
                <w:rFonts w:ascii="CordiaUPC" w:eastAsia="Times New Roman" w:hAnsi="CordiaUPC" w:cs="CordiaUPC" w:hint="cs"/>
                <w:b/>
                <w:bCs/>
                <w:i/>
                <w:iCs/>
                <w:sz w:val="26"/>
                <w:szCs w:val="26"/>
              </w:rPr>
              <w:t xml:space="preserve">   30 June 202</w:t>
            </w:r>
            <w:r>
              <w:rPr>
                <w:rFonts w:ascii="CordiaUPC" w:eastAsia="Times New Roman" w:hAnsi="CordiaUPC" w:cs="CordiaUPC"/>
                <w:b/>
                <w:bCs/>
                <w:i/>
                <w:iCs/>
                <w:sz w:val="26"/>
                <w:szCs w:val="26"/>
              </w:rPr>
              <w:t>1</w:t>
            </w:r>
          </w:p>
        </w:tc>
        <w:tc>
          <w:tcPr>
            <w:tcW w:w="6407" w:type="dxa"/>
            <w:gridSpan w:val="9"/>
            <w:vAlign w:val="bottom"/>
          </w:tcPr>
          <w:p w14:paraId="6418B705" w14:textId="77777777" w:rsidR="00451EED" w:rsidRPr="00451EED" w:rsidRDefault="00451EED" w:rsidP="00451EED">
            <w:pPr>
              <w:spacing w:line="22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451EED" w:rsidRPr="00451EED" w14:paraId="302FDBAE" w14:textId="77777777" w:rsidTr="00CA7404">
        <w:trPr>
          <w:cantSplit/>
        </w:trPr>
        <w:tc>
          <w:tcPr>
            <w:tcW w:w="3240" w:type="dxa"/>
          </w:tcPr>
          <w:p w14:paraId="54073A6D" w14:textId="77777777" w:rsidR="00451EED" w:rsidRPr="00451EED" w:rsidDel="00F1172B" w:rsidRDefault="00451EED" w:rsidP="00451EED">
            <w:pPr>
              <w:spacing w:line="220" w:lineRule="exact"/>
              <w:ind w:left="11" w:right="-143" w:firstLine="11"/>
              <w:rPr>
                <w:rFonts w:ascii="CordiaUPC" w:eastAsia="Times New Roman" w:hAnsi="CordiaUPC" w:cs="CordiaUPC"/>
                <w:b/>
                <w:bCs/>
                <w:i/>
                <w:iCs/>
                <w:sz w:val="26"/>
                <w:szCs w:val="26"/>
                <w:lang w:val="en-US" w:bidi="th-TH"/>
              </w:rPr>
            </w:pPr>
          </w:p>
        </w:tc>
        <w:tc>
          <w:tcPr>
            <w:tcW w:w="1170" w:type="dxa"/>
            <w:vAlign w:val="bottom"/>
          </w:tcPr>
          <w:p w14:paraId="345945C9"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5FD6EFDB"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080" w:type="dxa"/>
            <w:vAlign w:val="bottom"/>
          </w:tcPr>
          <w:p w14:paraId="53BC9B78"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05A52E8D"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152" w:type="dxa"/>
            <w:vAlign w:val="bottom"/>
          </w:tcPr>
          <w:p w14:paraId="2CF7968A"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3156F244" w14:textId="77777777" w:rsidR="00451EED" w:rsidRPr="00451EED" w:rsidRDefault="00451EED" w:rsidP="00451EED">
            <w:pPr>
              <w:tabs>
                <w:tab w:val="decimal" w:pos="374"/>
              </w:tabs>
              <w:spacing w:line="220" w:lineRule="exact"/>
              <w:ind w:left="-79" w:right="-79"/>
              <w:jc w:val="center"/>
              <w:rPr>
                <w:rFonts w:ascii="CordiaUPC" w:eastAsia="Times New Roman" w:hAnsi="CordiaUPC" w:cs="CordiaUPC"/>
                <w:sz w:val="26"/>
                <w:szCs w:val="26"/>
              </w:rPr>
            </w:pPr>
          </w:p>
        </w:tc>
        <w:tc>
          <w:tcPr>
            <w:tcW w:w="1152" w:type="dxa"/>
            <w:vAlign w:val="bottom"/>
          </w:tcPr>
          <w:p w14:paraId="6F98F524"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5A014922" w14:textId="77777777" w:rsidR="00451EED" w:rsidRPr="00451EED" w:rsidRDefault="00451EED" w:rsidP="00451EED">
            <w:pPr>
              <w:spacing w:line="220" w:lineRule="exact"/>
              <w:jc w:val="center"/>
              <w:rPr>
                <w:rFonts w:ascii="CordiaUPC" w:eastAsia="Times New Roman" w:hAnsi="CordiaUPC" w:cs="CordiaUPC"/>
                <w:bCs/>
                <w:sz w:val="26"/>
                <w:szCs w:val="26"/>
              </w:rPr>
            </w:pPr>
          </w:p>
        </w:tc>
        <w:tc>
          <w:tcPr>
            <w:tcW w:w="1133" w:type="dxa"/>
            <w:vAlign w:val="bottom"/>
          </w:tcPr>
          <w:p w14:paraId="7E5F7C48" w14:textId="77777777" w:rsidR="00451EED" w:rsidRPr="00451EED" w:rsidRDefault="00451EED" w:rsidP="00451EED">
            <w:pPr>
              <w:spacing w:line="22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451EED" w:rsidRPr="00451EED" w14:paraId="6B1F5D93" w14:textId="77777777" w:rsidTr="00CA7404">
        <w:trPr>
          <w:cantSplit/>
        </w:trPr>
        <w:tc>
          <w:tcPr>
            <w:tcW w:w="3240" w:type="dxa"/>
          </w:tcPr>
          <w:p w14:paraId="370B7010" w14:textId="77777777" w:rsidR="00451EED" w:rsidRPr="00451EED" w:rsidRDefault="00451EED" w:rsidP="00451EED">
            <w:pPr>
              <w:spacing w:line="220" w:lineRule="exact"/>
              <w:ind w:left="281" w:right="-143" w:hanging="120"/>
              <w:rPr>
                <w:rFonts w:ascii="CordiaUPC" w:eastAsia="Times New Roman" w:hAnsi="CordiaUPC" w:cs="CordiaUPC"/>
                <w:b/>
                <w:bCs/>
                <w:i/>
                <w:iCs/>
                <w:sz w:val="26"/>
                <w:szCs w:val="26"/>
                <w:lang w:val="en-US" w:bidi="th-TH"/>
              </w:rPr>
            </w:pPr>
          </w:p>
        </w:tc>
        <w:tc>
          <w:tcPr>
            <w:tcW w:w="6407" w:type="dxa"/>
            <w:gridSpan w:val="9"/>
            <w:vAlign w:val="bottom"/>
          </w:tcPr>
          <w:p w14:paraId="4CD6E516" w14:textId="77777777" w:rsidR="00451EED" w:rsidRPr="00451EED" w:rsidRDefault="00451EED" w:rsidP="00451EED">
            <w:pPr>
              <w:spacing w:line="22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(in million Baht)</w:t>
            </w:r>
          </w:p>
        </w:tc>
      </w:tr>
      <w:tr w:rsidR="00FB2057" w:rsidRPr="00451EED" w14:paraId="3D05F5C4" w14:textId="77777777" w:rsidTr="00CA7404">
        <w:trPr>
          <w:cantSplit/>
        </w:trPr>
        <w:tc>
          <w:tcPr>
            <w:tcW w:w="3240" w:type="dxa"/>
            <w:vAlign w:val="bottom"/>
          </w:tcPr>
          <w:p w14:paraId="2D55AF6A"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70" w:type="dxa"/>
            <w:vAlign w:val="bottom"/>
          </w:tcPr>
          <w:p w14:paraId="4B373545" w14:textId="68E3531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6,462</w:t>
            </w:r>
          </w:p>
        </w:tc>
        <w:tc>
          <w:tcPr>
            <w:tcW w:w="180" w:type="dxa"/>
            <w:vAlign w:val="bottom"/>
          </w:tcPr>
          <w:p w14:paraId="20038803"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0" w:type="dxa"/>
            <w:vAlign w:val="bottom"/>
          </w:tcPr>
          <w:p w14:paraId="42859CCD" w14:textId="73F7572B"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19,374</w:t>
            </w:r>
          </w:p>
        </w:tc>
        <w:tc>
          <w:tcPr>
            <w:tcW w:w="180" w:type="dxa"/>
            <w:vAlign w:val="bottom"/>
          </w:tcPr>
          <w:p w14:paraId="1ADD49C7"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vAlign w:val="bottom"/>
          </w:tcPr>
          <w:p w14:paraId="366420F3" w14:textId="72D80733"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487</w:t>
            </w:r>
          </w:p>
        </w:tc>
        <w:tc>
          <w:tcPr>
            <w:tcW w:w="180" w:type="dxa"/>
            <w:vAlign w:val="bottom"/>
          </w:tcPr>
          <w:p w14:paraId="3A50D2F5"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vAlign w:val="bottom"/>
          </w:tcPr>
          <w:p w14:paraId="49B9E230" w14:textId="6499360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(668)</w:t>
            </w:r>
          </w:p>
        </w:tc>
        <w:tc>
          <w:tcPr>
            <w:tcW w:w="180" w:type="dxa"/>
            <w:vAlign w:val="bottom"/>
          </w:tcPr>
          <w:p w14:paraId="7B271577"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33" w:type="dxa"/>
            <w:vAlign w:val="bottom"/>
          </w:tcPr>
          <w:p w14:paraId="256F61C1" w14:textId="64BA5FD1"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25,655</w:t>
            </w:r>
          </w:p>
        </w:tc>
      </w:tr>
      <w:tr w:rsidR="00FB2057" w:rsidRPr="00451EED" w14:paraId="07902A64" w14:textId="77777777" w:rsidTr="00CA7404">
        <w:trPr>
          <w:cantSplit/>
        </w:trPr>
        <w:tc>
          <w:tcPr>
            <w:tcW w:w="3240" w:type="dxa"/>
            <w:vAlign w:val="bottom"/>
          </w:tcPr>
          <w:p w14:paraId="417F9015" w14:textId="50F607DE" w:rsidR="00FB2057" w:rsidRPr="00451EED" w:rsidRDefault="00FB2057" w:rsidP="00FB2057">
            <w:pPr>
              <w:spacing w:line="22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70" w:type="dxa"/>
            <w:tcBorders>
              <w:bottom w:val="single" w:sz="4" w:space="0" w:color="auto"/>
            </w:tcBorders>
            <w:vAlign w:val="bottom"/>
          </w:tcPr>
          <w:p w14:paraId="55C7529D" w14:textId="5CFAB462"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2,891</w:t>
            </w:r>
          </w:p>
        </w:tc>
        <w:tc>
          <w:tcPr>
            <w:tcW w:w="180" w:type="dxa"/>
            <w:vAlign w:val="bottom"/>
          </w:tcPr>
          <w:p w14:paraId="5AB93AD5"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0F12E981" w14:textId="18E6FD2E"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3,471</w:t>
            </w:r>
          </w:p>
        </w:tc>
        <w:tc>
          <w:tcPr>
            <w:tcW w:w="180" w:type="dxa"/>
            <w:vAlign w:val="bottom"/>
          </w:tcPr>
          <w:p w14:paraId="6394B175"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5A68CD2A" w14:textId="708B7E90"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4,495</w:t>
            </w:r>
          </w:p>
        </w:tc>
        <w:tc>
          <w:tcPr>
            <w:tcW w:w="180" w:type="dxa"/>
            <w:vAlign w:val="bottom"/>
          </w:tcPr>
          <w:p w14:paraId="0193A12C"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179AD174" w14:textId="328344A3"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(3,768)</w:t>
            </w:r>
          </w:p>
        </w:tc>
        <w:tc>
          <w:tcPr>
            <w:tcW w:w="180" w:type="dxa"/>
            <w:vAlign w:val="bottom"/>
          </w:tcPr>
          <w:p w14:paraId="29621906"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3366BDE8" w14:textId="70ECF17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7,089</w:t>
            </w:r>
          </w:p>
        </w:tc>
      </w:tr>
      <w:tr w:rsidR="00FB2057" w:rsidRPr="00451EED" w14:paraId="2B9ED3C3" w14:textId="77777777" w:rsidTr="00CA7404">
        <w:trPr>
          <w:cantSplit/>
        </w:trPr>
        <w:tc>
          <w:tcPr>
            <w:tcW w:w="3240" w:type="dxa"/>
            <w:vAlign w:val="bottom"/>
          </w:tcPr>
          <w:p w14:paraId="40B6E388"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4343A625" w14:textId="4CF82A50"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9,353</w:t>
            </w:r>
          </w:p>
        </w:tc>
        <w:tc>
          <w:tcPr>
            <w:tcW w:w="180" w:type="dxa"/>
            <w:vAlign w:val="bottom"/>
          </w:tcPr>
          <w:p w14:paraId="1549B169"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0" w:type="dxa"/>
            <w:tcBorders>
              <w:top w:val="single" w:sz="4" w:space="0" w:color="auto"/>
            </w:tcBorders>
            <w:vAlign w:val="bottom"/>
          </w:tcPr>
          <w:p w14:paraId="4727C610" w14:textId="677C0F02"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22,845</w:t>
            </w:r>
          </w:p>
        </w:tc>
        <w:tc>
          <w:tcPr>
            <w:tcW w:w="180" w:type="dxa"/>
            <w:vAlign w:val="bottom"/>
          </w:tcPr>
          <w:p w14:paraId="5BE62123"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269226F0" w14:textId="1D58B8AA"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4,982</w:t>
            </w:r>
          </w:p>
        </w:tc>
        <w:tc>
          <w:tcPr>
            <w:tcW w:w="180" w:type="dxa"/>
            <w:vAlign w:val="bottom"/>
          </w:tcPr>
          <w:p w14:paraId="4FEC9C41"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43334600" w14:textId="6FB10BAD"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(4,436)</w:t>
            </w:r>
          </w:p>
        </w:tc>
        <w:tc>
          <w:tcPr>
            <w:tcW w:w="180" w:type="dxa"/>
            <w:vAlign w:val="bottom"/>
          </w:tcPr>
          <w:p w14:paraId="2111466B"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2EC7373C" w14:textId="7619D558"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32,744</w:t>
            </w:r>
          </w:p>
        </w:tc>
      </w:tr>
      <w:tr w:rsidR="00FB2057" w:rsidRPr="00451EED" w14:paraId="090FF103" w14:textId="77777777" w:rsidTr="00CA7404">
        <w:trPr>
          <w:cantSplit/>
        </w:trPr>
        <w:tc>
          <w:tcPr>
            <w:tcW w:w="3240" w:type="dxa"/>
            <w:vAlign w:val="bottom"/>
          </w:tcPr>
          <w:p w14:paraId="072EA6F3"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23C77A37" w14:textId="581A8794"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(1,165)</w:t>
            </w:r>
          </w:p>
        </w:tc>
        <w:tc>
          <w:tcPr>
            <w:tcW w:w="180" w:type="dxa"/>
            <w:vAlign w:val="bottom"/>
          </w:tcPr>
          <w:p w14:paraId="36A863D3"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750A794E" w14:textId="0CD0274A"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(4,775)</w:t>
            </w:r>
          </w:p>
        </w:tc>
        <w:tc>
          <w:tcPr>
            <w:tcW w:w="180" w:type="dxa"/>
            <w:vAlign w:val="bottom"/>
          </w:tcPr>
          <w:p w14:paraId="2DDC9581"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02604C8F" w14:textId="287FF24A"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(10,420)</w:t>
            </w:r>
          </w:p>
        </w:tc>
        <w:tc>
          <w:tcPr>
            <w:tcW w:w="180" w:type="dxa"/>
            <w:vAlign w:val="bottom"/>
          </w:tcPr>
          <w:p w14:paraId="4365C37F"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3209A5CC" w14:textId="4F7EC165"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1,081</w:t>
            </w:r>
          </w:p>
        </w:tc>
        <w:tc>
          <w:tcPr>
            <w:tcW w:w="180" w:type="dxa"/>
            <w:vAlign w:val="bottom"/>
          </w:tcPr>
          <w:p w14:paraId="372A589A"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6E95EF73" w14:textId="6606A8F0"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(15,</w:t>
            </w:r>
            <w:r w:rsidR="00560610">
              <w:rPr>
                <w:rFonts w:ascii="CordiaUPC" w:hAnsi="CordiaUPC" w:cs="CordiaUPC"/>
                <w:sz w:val="26"/>
                <w:szCs w:val="26"/>
              </w:rPr>
              <w:t>279</w:t>
            </w:r>
            <w:r w:rsidRPr="00CA4442">
              <w:rPr>
                <w:rFonts w:ascii="CordiaUPC" w:hAnsi="CordiaUPC" w:cs="CordiaUPC"/>
                <w:sz w:val="26"/>
                <w:szCs w:val="26"/>
              </w:rPr>
              <w:t>)</w:t>
            </w:r>
          </w:p>
        </w:tc>
      </w:tr>
      <w:tr w:rsidR="00FB2057" w:rsidRPr="00451EED" w14:paraId="78804FCD" w14:textId="77777777" w:rsidTr="00CA7404">
        <w:trPr>
          <w:cantSplit/>
        </w:trPr>
        <w:tc>
          <w:tcPr>
            <w:tcW w:w="3240" w:type="dxa"/>
            <w:vAlign w:val="bottom"/>
          </w:tcPr>
          <w:p w14:paraId="439DB8A9" w14:textId="77777777" w:rsidR="00FB2057" w:rsidRPr="00451EED" w:rsidRDefault="00FB2057" w:rsidP="00FB2057">
            <w:pPr>
              <w:spacing w:line="22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14C20A8E" w14:textId="1BF80E1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8,188</w:t>
            </w:r>
          </w:p>
        </w:tc>
        <w:tc>
          <w:tcPr>
            <w:tcW w:w="180" w:type="dxa"/>
            <w:vAlign w:val="bottom"/>
          </w:tcPr>
          <w:p w14:paraId="731BB749" w14:textId="77777777" w:rsidR="00FB2057" w:rsidRPr="00CA4442" w:rsidRDefault="00FB2057" w:rsidP="00FB2057">
            <w:pPr>
              <w:tabs>
                <w:tab w:val="decimal" w:pos="798"/>
              </w:tabs>
              <w:spacing w:line="220" w:lineRule="exact"/>
              <w:ind w:right="-79"/>
              <w:jc w:val="right"/>
              <w:rPr>
                <w:rFonts w:ascii="CordiaUPC" w:eastAsia="Times New Roman" w:hAnsi="CordiaUPC" w:cs="CordiaUPC"/>
                <w:sz w:val="26"/>
                <w:szCs w:val="26"/>
                <w:lang w:val="en-US" w:bidi="th-TH"/>
              </w:rPr>
            </w:pPr>
          </w:p>
        </w:tc>
        <w:tc>
          <w:tcPr>
            <w:tcW w:w="1080" w:type="dxa"/>
            <w:tcBorders>
              <w:top w:val="single" w:sz="4" w:space="0" w:color="auto"/>
              <w:bottom w:val="double" w:sz="4" w:space="0" w:color="auto"/>
            </w:tcBorders>
            <w:vAlign w:val="bottom"/>
          </w:tcPr>
          <w:p w14:paraId="09535339" w14:textId="164124AE"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18,070</w:t>
            </w:r>
          </w:p>
        </w:tc>
        <w:tc>
          <w:tcPr>
            <w:tcW w:w="180" w:type="dxa"/>
            <w:vAlign w:val="bottom"/>
          </w:tcPr>
          <w:p w14:paraId="5CAC742B"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5EF173E1" w14:textId="5C28F403"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(5,438)</w:t>
            </w:r>
          </w:p>
        </w:tc>
        <w:tc>
          <w:tcPr>
            <w:tcW w:w="180" w:type="dxa"/>
            <w:vAlign w:val="bottom"/>
          </w:tcPr>
          <w:p w14:paraId="6FF76BE8"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01F39613" w14:textId="2A25F7E6"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(3,355)</w:t>
            </w:r>
          </w:p>
        </w:tc>
        <w:tc>
          <w:tcPr>
            <w:tcW w:w="180" w:type="dxa"/>
            <w:vAlign w:val="bottom"/>
          </w:tcPr>
          <w:p w14:paraId="78D114DD" w14:textId="77777777"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081A6AD0" w14:textId="0DA4001C" w:rsidR="00FB2057" w:rsidRPr="00CA4442" w:rsidRDefault="00FB2057" w:rsidP="00FB2057">
            <w:pPr>
              <w:tabs>
                <w:tab w:val="decimal" w:pos="798"/>
              </w:tabs>
              <w:spacing w:line="22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17,465</w:t>
            </w:r>
          </w:p>
        </w:tc>
      </w:tr>
      <w:tr w:rsidR="00FB2057" w:rsidRPr="00451EED" w14:paraId="7F95CEED" w14:textId="77777777" w:rsidTr="00CA7404">
        <w:trPr>
          <w:cantSplit/>
        </w:trPr>
        <w:tc>
          <w:tcPr>
            <w:tcW w:w="3240" w:type="dxa"/>
            <w:vAlign w:val="bottom"/>
          </w:tcPr>
          <w:p w14:paraId="6D826C0C" w14:textId="6B0AFDED" w:rsidR="00FB2057" w:rsidRPr="00451EED" w:rsidRDefault="00FB2057" w:rsidP="00FB2057">
            <w:pPr>
              <w:spacing w:line="220" w:lineRule="exact"/>
              <w:ind w:right="11"/>
              <w:rPr>
                <w:rFonts w:ascii="CordiaUPC" w:eastAsia="Times New Roman" w:hAnsi="CordiaUPC" w:cs="CordiaUPC"/>
                <w:sz w:val="26"/>
                <w:szCs w:val="26"/>
              </w:rPr>
            </w:pPr>
            <w:bookmarkStart w:id="44" w:name="_Hlk37380311"/>
            <w:r>
              <w:rPr>
                <w:rFonts w:ascii="CordiaUPC" w:eastAsia="Times New Roman" w:hAnsi="CordiaUPC" w:cs="CordiaUPC"/>
                <w:spacing w:val="-4"/>
                <w:sz w:val="26"/>
                <w:szCs w:val="26"/>
              </w:rPr>
              <w:t>E</w:t>
            </w:r>
            <w:r w:rsidRPr="00451EED">
              <w:rPr>
                <w:rFonts w:ascii="CordiaUPC" w:eastAsia="Times New Roman" w:hAnsi="CordiaUPC" w:cs="CordiaUPC" w:hint="cs"/>
                <w:spacing w:val="-4"/>
                <w:sz w:val="26"/>
                <w:szCs w:val="26"/>
              </w:rPr>
              <w:t>xpected credit loss</w:t>
            </w:r>
            <w:bookmarkEnd w:id="44"/>
          </w:p>
        </w:tc>
        <w:tc>
          <w:tcPr>
            <w:tcW w:w="1170" w:type="dxa"/>
            <w:vAlign w:val="bottom"/>
          </w:tcPr>
          <w:p w14:paraId="3F77FCE0"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80" w:type="dxa"/>
            <w:vAlign w:val="bottom"/>
          </w:tcPr>
          <w:p w14:paraId="792CE23B" w14:textId="77777777" w:rsidR="00FB2057" w:rsidRPr="00CA4442" w:rsidRDefault="00FB2057" w:rsidP="00FB2057">
            <w:pPr>
              <w:tabs>
                <w:tab w:val="decimal" w:pos="938"/>
              </w:tabs>
              <w:spacing w:line="220" w:lineRule="exact"/>
              <w:rPr>
                <w:rFonts w:ascii="CordiaUPC" w:eastAsia="Times New Roman" w:hAnsi="CordiaUPC" w:cs="CordiaUPC"/>
                <w:sz w:val="26"/>
                <w:szCs w:val="26"/>
              </w:rPr>
            </w:pPr>
          </w:p>
        </w:tc>
        <w:tc>
          <w:tcPr>
            <w:tcW w:w="1080" w:type="dxa"/>
            <w:vAlign w:val="bottom"/>
          </w:tcPr>
          <w:p w14:paraId="49EFEEDD"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80" w:type="dxa"/>
            <w:vAlign w:val="bottom"/>
          </w:tcPr>
          <w:p w14:paraId="14AB70D3" w14:textId="77777777" w:rsidR="00FB2057" w:rsidRPr="00CA4442" w:rsidRDefault="00FB2057" w:rsidP="00FB2057">
            <w:pPr>
              <w:tabs>
                <w:tab w:val="decimal" w:pos="938"/>
              </w:tabs>
              <w:spacing w:line="220" w:lineRule="exact"/>
              <w:rPr>
                <w:rFonts w:ascii="CordiaUPC" w:eastAsia="Times New Roman" w:hAnsi="CordiaUPC" w:cs="CordiaUPC"/>
                <w:sz w:val="26"/>
                <w:szCs w:val="26"/>
              </w:rPr>
            </w:pPr>
          </w:p>
        </w:tc>
        <w:tc>
          <w:tcPr>
            <w:tcW w:w="1152" w:type="dxa"/>
            <w:vAlign w:val="bottom"/>
          </w:tcPr>
          <w:p w14:paraId="10140EA5"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80" w:type="dxa"/>
            <w:vAlign w:val="bottom"/>
          </w:tcPr>
          <w:p w14:paraId="6C82880F"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152" w:type="dxa"/>
            <w:vAlign w:val="bottom"/>
          </w:tcPr>
          <w:p w14:paraId="66AAA986" w14:textId="77777777" w:rsidR="00FB2057" w:rsidRPr="00CA4442" w:rsidRDefault="00FB2057" w:rsidP="00FB2057">
            <w:pPr>
              <w:tabs>
                <w:tab w:val="decimal" w:pos="831"/>
              </w:tabs>
              <w:spacing w:line="220" w:lineRule="exact"/>
              <w:ind w:right="-79"/>
              <w:rPr>
                <w:rFonts w:ascii="CordiaUPC" w:eastAsia="Times New Roman" w:hAnsi="CordiaUPC" w:cs="CordiaUPC"/>
                <w:sz w:val="26"/>
                <w:szCs w:val="26"/>
              </w:rPr>
            </w:pPr>
          </w:p>
        </w:tc>
        <w:tc>
          <w:tcPr>
            <w:tcW w:w="180" w:type="dxa"/>
            <w:vAlign w:val="bottom"/>
          </w:tcPr>
          <w:p w14:paraId="3C36601B"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0D11D144" w14:textId="67A4E592" w:rsidR="00FB2057" w:rsidRPr="00CA4442" w:rsidRDefault="00FB2057" w:rsidP="00FB2057">
            <w:pPr>
              <w:tabs>
                <w:tab w:val="decimal" w:pos="780"/>
              </w:tabs>
              <w:spacing w:line="220" w:lineRule="exact"/>
              <w:ind w:right="-79"/>
              <w:rPr>
                <w:rFonts w:ascii="CordiaUPC" w:eastAsia="Times New Roman" w:hAnsi="CordiaUPC" w:cs="CordiaUPC"/>
                <w:sz w:val="26"/>
                <w:szCs w:val="26"/>
              </w:rPr>
            </w:pPr>
            <w:r w:rsidRPr="00CA4442">
              <w:rPr>
                <w:rFonts w:ascii="CordiaUPC" w:hAnsi="CordiaUPC" w:cs="CordiaUPC"/>
                <w:sz w:val="26"/>
                <w:szCs w:val="26"/>
              </w:rPr>
              <w:t>(11,022)</w:t>
            </w:r>
          </w:p>
        </w:tc>
      </w:tr>
      <w:tr w:rsidR="00FB2057" w:rsidRPr="00451EED" w14:paraId="159A917C" w14:textId="77777777" w:rsidTr="00CA7404">
        <w:trPr>
          <w:cantSplit/>
        </w:trPr>
        <w:tc>
          <w:tcPr>
            <w:tcW w:w="3240" w:type="dxa"/>
            <w:vAlign w:val="bottom"/>
          </w:tcPr>
          <w:p w14:paraId="31306744"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70" w:type="dxa"/>
            <w:vAlign w:val="bottom"/>
          </w:tcPr>
          <w:p w14:paraId="28F65746" w14:textId="77777777" w:rsidR="00FB2057" w:rsidRPr="00CA4442" w:rsidRDefault="00FB2057" w:rsidP="00FB2057">
            <w:pPr>
              <w:tabs>
                <w:tab w:val="decimal" w:pos="938"/>
              </w:tabs>
              <w:spacing w:line="220" w:lineRule="exact"/>
              <w:ind w:right="-79"/>
              <w:rPr>
                <w:rFonts w:ascii="CordiaUPC" w:eastAsia="Times New Roman" w:hAnsi="CordiaUPC" w:cs="CordiaUPC"/>
                <w:b/>
                <w:bCs/>
                <w:sz w:val="26"/>
                <w:szCs w:val="26"/>
              </w:rPr>
            </w:pPr>
          </w:p>
        </w:tc>
        <w:tc>
          <w:tcPr>
            <w:tcW w:w="180" w:type="dxa"/>
            <w:vAlign w:val="bottom"/>
          </w:tcPr>
          <w:p w14:paraId="0D7EDB6B" w14:textId="77777777" w:rsidR="00FB2057" w:rsidRPr="00CA4442" w:rsidRDefault="00FB2057" w:rsidP="00FB2057">
            <w:pPr>
              <w:tabs>
                <w:tab w:val="decimal" w:pos="938"/>
              </w:tabs>
              <w:spacing w:line="220" w:lineRule="exact"/>
              <w:rPr>
                <w:rFonts w:ascii="CordiaUPC" w:eastAsia="Times New Roman" w:hAnsi="CordiaUPC" w:cs="CordiaUPC"/>
                <w:b/>
                <w:bCs/>
                <w:sz w:val="26"/>
                <w:szCs w:val="26"/>
              </w:rPr>
            </w:pPr>
          </w:p>
        </w:tc>
        <w:tc>
          <w:tcPr>
            <w:tcW w:w="1080" w:type="dxa"/>
            <w:vAlign w:val="bottom"/>
          </w:tcPr>
          <w:p w14:paraId="56B45A2E" w14:textId="77777777" w:rsidR="00FB2057" w:rsidRPr="00CA4442" w:rsidRDefault="00FB2057" w:rsidP="00FB2057">
            <w:pPr>
              <w:tabs>
                <w:tab w:val="decimal" w:pos="938"/>
              </w:tabs>
              <w:spacing w:line="220" w:lineRule="exact"/>
              <w:ind w:right="-79"/>
              <w:rPr>
                <w:rFonts w:ascii="CordiaUPC" w:eastAsia="Times New Roman" w:hAnsi="CordiaUPC" w:cs="CordiaUPC"/>
                <w:b/>
                <w:bCs/>
                <w:sz w:val="26"/>
                <w:szCs w:val="26"/>
              </w:rPr>
            </w:pPr>
          </w:p>
        </w:tc>
        <w:tc>
          <w:tcPr>
            <w:tcW w:w="180" w:type="dxa"/>
            <w:vAlign w:val="bottom"/>
          </w:tcPr>
          <w:p w14:paraId="5FF48D65" w14:textId="77777777" w:rsidR="00FB2057" w:rsidRPr="00CA4442" w:rsidRDefault="00FB2057" w:rsidP="00FB2057">
            <w:pPr>
              <w:tabs>
                <w:tab w:val="decimal" w:pos="938"/>
              </w:tabs>
              <w:spacing w:line="220" w:lineRule="exact"/>
              <w:rPr>
                <w:rFonts w:ascii="CordiaUPC" w:eastAsia="Times New Roman" w:hAnsi="CordiaUPC" w:cs="CordiaUPC"/>
                <w:b/>
                <w:bCs/>
                <w:sz w:val="26"/>
                <w:szCs w:val="26"/>
              </w:rPr>
            </w:pPr>
          </w:p>
        </w:tc>
        <w:tc>
          <w:tcPr>
            <w:tcW w:w="1152" w:type="dxa"/>
            <w:vAlign w:val="bottom"/>
          </w:tcPr>
          <w:p w14:paraId="43E1511B"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80" w:type="dxa"/>
            <w:vAlign w:val="bottom"/>
          </w:tcPr>
          <w:p w14:paraId="35F1447D"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152" w:type="dxa"/>
            <w:vAlign w:val="bottom"/>
          </w:tcPr>
          <w:p w14:paraId="03DD346C" w14:textId="77777777" w:rsidR="00FB2057" w:rsidRPr="00CA4442" w:rsidRDefault="00FB2057" w:rsidP="00FB2057">
            <w:pPr>
              <w:tabs>
                <w:tab w:val="decimal" w:pos="831"/>
              </w:tabs>
              <w:spacing w:line="220" w:lineRule="exact"/>
              <w:ind w:right="-79"/>
              <w:rPr>
                <w:rFonts w:ascii="CordiaUPC" w:eastAsia="Times New Roman" w:hAnsi="CordiaUPC" w:cs="CordiaUPC"/>
                <w:sz w:val="26"/>
                <w:szCs w:val="26"/>
              </w:rPr>
            </w:pPr>
          </w:p>
        </w:tc>
        <w:tc>
          <w:tcPr>
            <w:tcW w:w="180" w:type="dxa"/>
            <w:vAlign w:val="bottom"/>
          </w:tcPr>
          <w:p w14:paraId="5830D1E0"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133" w:type="dxa"/>
            <w:tcBorders>
              <w:top w:val="single" w:sz="4" w:space="0" w:color="auto"/>
            </w:tcBorders>
            <w:vAlign w:val="bottom"/>
          </w:tcPr>
          <w:p w14:paraId="63F05285" w14:textId="3C08031B" w:rsidR="00FB2057" w:rsidRPr="00CA4442" w:rsidRDefault="00FB2057" w:rsidP="00FB2057">
            <w:pPr>
              <w:tabs>
                <w:tab w:val="decimal" w:pos="780"/>
              </w:tabs>
              <w:spacing w:line="220" w:lineRule="exact"/>
              <w:ind w:right="-79"/>
              <w:rPr>
                <w:rFonts w:ascii="CordiaUPC" w:eastAsia="Times New Roman" w:hAnsi="CordiaUPC" w:cs="CordiaUPC"/>
                <w:b/>
                <w:bCs/>
                <w:sz w:val="26"/>
                <w:szCs w:val="26"/>
              </w:rPr>
            </w:pPr>
            <w:r w:rsidRPr="00CA4442">
              <w:rPr>
                <w:rFonts w:ascii="CordiaUPC" w:hAnsi="CordiaUPC" w:cs="CordiaUPC"/>
                <w:b/>
                <w:bCs/>
                <w:sz w:val="26"/>
                <w:szCs w:val="26"/>
              </w:rPr>
              <w:t>6,443</w:t>
            </w:r>
          </w:p>
        </w:tc>
      </w:tr>
      <w:tr w:rsidR="00FB2057" w:rsidRPr="00451EED" w14:paraId="3A8E4F47" w14:textId="77777777" w:rsidTr="00CA7404">
        <w:trPr>
          <w:cantSplit/>
        </w:trPr>
        <w:tc>
          <w:tcPr>
            <w:tcW w:w="3240" w:type="dxa"/>
            <w:vAlign w:val="bottom"/>
          </w:tcPr>
          <w:p w14:paraId="65CBFB5D" w14:textId="77777777" w:rsidR="00FB2057" w:rsidRPr="00451EED" w:rsidRDefault="00FB2057" w:rsidP="00FB2057">
            <w:pPr>
              <w:spacing w:line="22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70" w:type="dxa"/>
            <w:vAlign w:val="bottom"/>
          </w:tcPr>
          <w:p w14:paraId="5D771D43"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80" w:type="dxa"/>
            <w:vAlign w:val="bottom"/>
          </w:tcPr>
          <w:p w14:paraId="3DAA848F" w14:textId="77777777" w:rsidR="00FB2057" w:rsidRPr="00CA4442" w:rsidRDefault="00FB2057" w:rsidP="00FB2057">
            <w:pPr>
              <w:tabs>
                <w:tab w:val="decimal" w:pos="938"/>
              </w:tabs>
              <w:spacing w:line="220" w:lineRule="exact"/>
              <w:rPr>
                <w:rFonts w:ascii="CordiaUPC" w:eastAsia="Times New Roman" w:hAnsi="CordiaUPC" w:cs="CordiaUPC"/>
                <w:sz w:val="26"/>
                <w:szCs w:val="26"/>
              </w:rPr>
            </w:pPr>
          </w:p>
        </w:tc>
        <w:tc>
          <w:tcPr>
            <w:tcW w:w="1080" w:type="dxa"/>
            <w:vAlign w:val="bottom"/>
          </w:tcPr>
          <w:p w14:paraId="51AC2708"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80" w:type="dxa"/>
            <w:vAlign w:val="bottom"/>
          </w:tcPr>
          <w:p w14:paraId="546249E1" w14:textId="77777777" w:rsidR="00FB2057" w:rsidRPr="00CA4442" w:rsidRDefault="00FB2057" w:rsidP="00FB2057">
            <w:pPr>
              <w:tabs>
                <w:tab w:val="decimal" w:pos="938"/>
              </w:tabs>
              <w:spacing w:line="220" w:lineRule="exact"/>
              <w:rPr>
                <w:rFonts w:ascii="CordiaUPC" w:eastAsia="Times New Roman" w:hAnsi="CordiaUPC" w:cs="CordiaUPC"/>
                <w:sz w:val="26"/>
                <w:szCs w:val="26"/>
              </w:rPr>
            </w:pPr>
          </w:p>
        </w:tc>
        <w:tc>
          <w:tcPr>
            <w:tcW w:w="1152" w:type="dxa"/>
            <w:vAlign w:val="bottom"/>
          </w:tcPr>
          <w:p w14:paraId="59B90CC3"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80" w:type="dxa"/>
            <w:vAlign w:val="bottom"/>
          </w:tcPr>
          <w:p w14:paraId="2B2B6E61"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152" w:type="dxa"/>
            <w:vAlign w:val="bottom"/>
          </w:tcPr>
          <w:p w14:paraId="3C365B67" w14:textId="77777777" w:rsidR="00FB2057" w:rsidRPr="00CA4442" w:rsidRDefault="00FB2057" w:rsidP="00FB2057">
            <w:pPr>
              <w:tabs>
                <w:tab w:val="decimal" w:pos="831"/>
              </w:tabs>
              <w:spacing w:line="220" w:lineRule="exact"/>
              <w:ind w:right="-79"/>
              <w:rPr>
                <w:rFonts w:ascii="CordiaUPC" w:eastAsia="Times New Roman" w:hAnsi="CordiaUPC" w:cs="CordiaUPC"/>
                <w:sz w:val="26"/>
                <w:szCs w:val="26"/>
              </w:rPr>
            </w:pPr>
          </w:p>
        </w:tc>
        <w:tc>
          <w:tcPr>
            <w:tcW w:w="180" w:type="dxa"/>
            <w:vAlign w:val="bottom"/>
          </w:tcPr>
          <w:p w14:paraId="0C5D41EF"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70B7142F" w14:textId="1A6C0052" w:rsidR="00FB2057" w:rsidRPr="00CA4442" w:rsidRDefault="00FB2057" w:rsidP="00FB2057">
            <w:pPr>
              <w:tabs>
                <w:tab w:val="decimal" w:pos="780"/>
              </w:tabs>
              <w:spacing w:line="220" w:lineRule="exact"/>
              <w:ind w:right="-79"/>
              <w:rPr>
                <w:rFonts w:ascii="CordiaUPC" w:eastAsia="Times New Roman" w:hAnsi="CordiaUPC" w:cs="CordiaUPC"/>
                <w:sz w:val="26"/>
                <w:szCs w:val="26"/>
              </w:rPr>
            </w:pPr>
            <w:r w:rsidRPr="00CA4442">
              <w:rPr>
                <w:rFonts w:ascii="CordiaUPC" w:hAnsi="CordiaUPC" w:cs="CordiaUPC"/>
                <w:sz w:val="26"/>
                <w:szCs w:val="26"/>
              </w:rPr>
              <w:t>(1,125)</w:t>
            </w:r>
          </w:p>
        </w:tc>
      </w:tr>
      <w:tr w:rsidR="00FB2057" w:rsidRPr="00451EED" w14:paraId="14827043" w14:textId="77777777" w:rsidTr="00CA7404">
        <w:trPr>
          <w:cantSplit/>
        </w:trPr>
        <w:tc>
          <w:tcPr>
            <w:tcW w:w="3240" w:type="dxa"/>
            <w:vAlign w:val="bottom"/>
          </w:tcPr>
          <w:p w14:paraId="0084288B" w14:textId="77777777" w:rsidR="00FB2057" w:rsidRPr="00451EED" w:rsidRDefault="00FB2057" w:rsidP="00FB2057">
            <w:pPr>
              <w:spacing w:line="22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70" w:type="dxa"/>
            <w:vAlign w:val="bottom"/>
          </w:tcPr>
          <w:p w14:paraId="6914167D" w14:textId="77777777" w:rsidR="00FB2057" w:rsidRPr="00CA4442" w:rsidRDefault="00FB2057" w:rsidP="00FB2057">
            <w:pPr>
              <w:tabs>
                <w:tab w:val="decimal" w:pos="938"/>
              </w:tabs>
              <w:spacing w:line="220" w:lineRule="exact"/>
              <w:ind w:right="-79"/>
              <w:rPr>
                <w:rFonts w:ascii="CordiaUPC" w:eastAsia="Times New Roman" w:hAnsi="CordiaUPC" w:cs="CordiaUPC"/>
                <w:b/>
                <w:bCs/>
                <w:sz w:val="26"/>
                <w:szCs w:val="26"/>
              </w:rPr>
            </w:pPr>
          </w:p>
        </w:tc>
        <w:tc>
          <w:tcPr>
            <w:tcW w:w="180" w:type="dxa"/>
            <w:vAlign w:val="bottom"/>
          </w:tcPr>
          <w:p w14:paraId="42AFA9E1" w14:textId="77777777" w:rsidR="00FB2057" w:rsidRPr="00CA4442" w:rsidRDefault="00FB2057" w:rsidP="00FB2057">
            <w:pPr>
              <w:tabs>
                <w:tab w:val="decimal" w:pos="938"/>
              </w:tabs>
              <w:spacing w:line="220" w:lineRule="exact"/>
              <w:rPr>
                <w:rFonts w:ascii="CordiaUPC" w:eastAsia="Times New Roman" w:hAnsi="CordiaUPC" w:cs="CordiaUPC"/>
                <w:b/>
                <w:bCs/>
                <w:sz w:val="26"/>
                <w:szCs w:val="26"/>
              </w:rPr>
            </w:pPr>
          </w:p>
        </w:tc>
        <w:tc>
          <w:tcPr>
            <w:tcW w:w="1080" w:type="dxa"/>
            <w:vAlign w:val="bottom"/>
          </w:tcPr>
          <w:p w14:paraId="6814F454" w14:textId="77777777" w:rsidR="00FB2057" w:rsidRPr="00CA4442" w:rsidRDefault="00FB2057" w:rsidP="00FB2057">
            <w:pPr>
              <w:tabs>
                <w:tab w:val="decimal" w:pos="938"/>
              </w:tabs>
              <w:spacing w:line="220" w:lineRule="exact"/>
              <w:ind w:right="-79"/>
              <w:rPr>
                <w:rFonts w:ascii="CordiaUPC" w:eastAsia="Times New Roman" w:hAnsi="CordiaUPC" w:cs="CordiaUPC"/>
                <w:b/>
                <w:bCs/>
                <w:sz w:val="26"/>
                <w:szCs w:val="26"/>
              </w:rPr>
            </w:pPr>
          </w:p>
        </w:tc>
        <w:tc>
          <w:tcPr>
            <w:tcW w:w="180" w:type="dxa"/>
            <w:vAlign w:val="bottom"/>
          </w:tcPr>
          <w:p w14:paraId="06EE2152" w14:textId="77777777" w:rsidR="00FB2057" w:rsidRPr="00CA4442" w:rsidRDefault="00FB2057" w:rsidP="00FB2057">
            <w:pPr>
              <w:tabs>
                <w:tab w:val="decimal" w:pos="938"/>
              </w:tabs>
              <w:spacing w:line="220" w:lineRule="exact"/>
              <w:rPr>
                <w:rFonts w:ascii="CordiaUPC" w:eastAsia="Times New Roman" w:hAnsi="CordiaUPC" w:cs="CordiaUPC"/>
                <w:b/>
                <w:bCs/>
                <w:sz w:val="26"/>
                <w:szCs w:val="26"/>
              </w:rPr>
            </w:pPr>
          </w:p>
        </w:tc>
        <w:tc>
          <w:tcPr>
            <w:tcW w:w="1152" w:type="dxa"/>
            <w:vAlign w:val="bottom"/>
          </w:tcPr>
          <w:p w14:paraId="7881025B"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80" w:type="dxa"/>
            <w:vAlign w:val="bottom"/>
          </w:tcPr>
          <w:p w14:paraId="08444669"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152" w:type="dxa"/>
            <w:vAlign w:val="bottom"/>
          </w:tcPr>
          <w:p w14:paraId="3E4DEC9B" w14:textId="77777777" w:rsidR="00FB2057" w:rsidRPr="00CA4442" w:rsidRDefault="00FB2057" w:rsidP="00FB2057">
            <w:pPr>
              <w:tabs>
                <w:tab w:val="decimal" w:pos="831"/>
              </w:tabs>
              <w:spacing w:line="220" w:lineRule="exact"/>
              <w:ind w:right="-79"/>
              <w:rPr>
                <w:rFonts w:ascii="CordiaUPC" w:eastAsia="Times New Roman" w:hAnsi="CordiaUPC" w:cs="CordiaUPC"/>
                <w:sz w:val="26"/>
                <w:szCs w:val="26"/>
              </w:rPr>
            </w:pPr>
          </w:p>
        </w:tc>
        <w:tc>
          <w:tcPr>
            <w:tcW w:w="180" w:type="dxa"/>
            <w:vAlign w:val="bottom"/>
          </w:tcPr>
          <w:p w14:paraId="4E7AD491" w14:textId="77777777" w:rsidR="00FB2057" w:rsidRPr="00CA4442" w:rsidRDefault="00FB2057" w:rsidP="00FB2057">
            <w:pPr>
              <w:tabs>
                <w:tab w:val="decimal" w:pos="938"/>
              </w:tabs>
              <w:spacing w:line="220" w:lineRule="exact"/>
              <w:ind w:right="-79"/>
              <w:rPr>
                <w:rFonts w:ascii="CordiaUPC" w:eastAsia="Times New Roman" w:hAnsi="CordiaUPC" w:cs="CordiaUPC"/>
                <w:sz w:val="26"/>
                <w:szCs w:val="26"/>
              </w:rPr>
            </w:pPr>
          </w:p>
        </w:tc>
        <w:tc>
          <w:tcPr>
            <w:tcW w:w="1133" w:type="dxa"/>
            <w:tcBorders>
              <w:bottom w:val="double" w:sz="4" w:space="0" w:color="auto"/>
            </w:tcBorders>
            <w:vAlign w:val="bottom"/>
          </w:tcPr>
          <w:p w14:paraId="5939ABD8" w14:textId="3C5517A4" w:rsidR="00FB2057" w:rsidRPr="00CA4442" w:rsidRDefault="00FB2057" w:rsidP="00FB2057">
            <w:pPr>
              <w:tabs>
                <w:tab w:val="decimal" w:pos="780"/>
              </w:tabs>
              <w:spacing w:line="220" w:lineRule="exact"/>
              <w:ind w:right="-79"/>
              <w:rPr>
                <w:rFonts w:ascii="CordiaUPC" w:eastAsia="Times New Roman" w:hAnsi="CordiaUPC" w:cs="CordiaUPC"/>
                <w:b/>
                <w:bCs/>
                <w:sz w:val="26"/>
                <w:szCs w:val="26"/>
              </w:rPr>
            </w:pPr>
            <w:r w:rsidRPr="00CA4442">
              <w:rPr>
                <w:rFonts w:ascii="CordiaUPC" w:hAnsi="CordiaUPC" w:cs="CordiaUPC"/>
                <w:b/>
                <w:bCs/>
                <w:sz w:val="26"/>
                <w:szCs w:val="26"/>
              </w:rPr>
              <w:t>5,318</w:t>
            </w:r>
          </w:p>
        </w:tc>
      </w:tr>
    </w:tbl>
    <w:p w14:paraId="5FD2D27E" w14:textId="4C80612F" w:rsidR="00451EED" w:rsidRDefault="00451EED"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741D38C1" w14:textId="20173C3A" w:rsidR="000F755C" w:rsidRDefault="000F755C"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366E3724" w14:textId="7280769D" w:rsidR="000F755C" w:rsidRDefault="000F755C"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45535547" w14:textId="668B7E24" w:rsidR="000F755C" w:rsidRDefault="000F755C"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1073201F" w14:textId="2BA3EE19" w:rsidR="000F755C" w:rsidRDefault="000F755C"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4AF20EB2" w14:textId="77777777" w:rsidR="000F755C" w:rsidRDefault="000F755C"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48D86D2D" w14:textId="31E1202E" w:rsidR="000F755C" w:rsidRDefault="000F755C"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249C4D78" w14:textId="77777777" w:rsidR="000F755C" w:rsidRDefault="000F755C" w:rsidP="007A4C93">
      <w:pPr>
        <w:tabs>
          <w:tab w:val="left" w:pos="540"/>
          <w:tab w:val="left" w:pos="1080"/>
        </w:tabs>
        <w:spacing w:line="240" w:lineRule="auto"/>
        <w:ind w:left="540" w:right="389"/>
        <w:jc w:val="thaiDistribute"/>
        <w:rPr>
          <w:rFonts w:ascii="CordiaUPC" w:hAnsi="CordiaUPC" w:cs="CordiaUPC"/>
          <w:b/>
          <w:bCs/>
          <w:i/>
          <w:iCs/>
          <w:sz w:val="26"/>
          <w:szCs w:val="26"/>
        </w:rPr>
      </w:pPr>
    </w:p>
    <w:tbl>
      <w:tblPr>
        <w:tblW w:w="9647" w:type="dxa"/>
        <w:tblInd w:w="529" w:type="dxa"/>
        <w:tblLayout w:type="fixed"/>
        <w:tblCellMar>
          <w:left w:w="79" w:type="dxa"/>
          <w:right w:w="79" w:type="dxa"/>
        </w:tblCellMar>
        <w:tblLook w:val="0000" w:firstRow="0" w:lastRow="0" w:firstColumn="0" w:lastColumn="0" w:noHBand="0" w:noVBand="0"/>
      </w:tblPr>
      <w:tblGrid>
        <w:gridCol w:w="3240"/>
        <w:gridCol w:w="1170"/>
        <w:gridCol w:w="180"/>
        <w:gridCol w:w="1080"/>
        <w:gridCol w:w="180"/>
        <w:gridCol w:w="1152"/>
        <w:gridCol w:w="180"/>
        <w:gridCol w:w="1152"/>
        <w:gridCol w:w="180"/>
        <w:gridCol w:w="1133"/>
      </w:tblGrid>
      <w:tr w:rsidR="00451EED" w:rsidRPr="00451EED" w14:paraId="67684C8B" w14:textId="77777777" w:rsidTr="00CA7404">
        <w:trPr>
          <w:cantSplit/>
        </w:trPr>
        <w:tc>
          <w:tcPr>
            <w:tcW w:w="3240" w:type="dxa"/>
          </w:tcPr>
          <w:p w14:paraId="21B97406" w14:textId="39FE9C9C" w:rsidR="00451EED" w:rsidRPr="00451EED" w:rsidRDefault="009268F1" w:rsidP="00B827E1">
            <w:pPr>
              <w:spacing w:line="240" w:lineRule="exact"/>
              <w:ind w:left="131" w:right="-143" w:hanging="120"/>
              <w:rPr>
                <w:rFonts w:ascii="CordiaUPC" w:eastAsia="Times New Roman" w:hAnsi="CordiaUPC" w:cs="CordiaUPC"/>
                <w:sz w:val="26"/>
                <w:szCs w:val="26"/>
                <w:lang w:val="en-US" w:bidi="th-TH"/>
              </w:rPr>
            </w:pPr>
            <w:r>
              <w:rPr>
                <w:rFonts w:ascii="CordiaUPC" w:eastAsia="Times New Roman" w:hAnsi="CordiaUPC" w:cs="CordiaUPC"/>
                <w:b/>
                <w:bCs/>
                <w:i/>
                <w:iCs/>
                <w:sz w:val="26"/>
                <w:szCs w:val="26"/>
              </w:rPr>
              <w:t>For the s</w:t>
            </w:r>
            <w:r w:rsidR="00451EED" w:rsidRPr="00451EED">
              <w:rPr>
                <w:rFonts w:ascii="CordiaUPC" w:eastAsia="Times New Roman" w:hAnsi="CordiaUPC" w:cs="CordiaUPC" w:hint="cs"/>
                <w:b/>
                <w:bCs/>
                <w:i/>
                <w:iCs/>
                <w:sz w:val="26"/>
                <w:szCs w:val="26"/>
              </w:rPr>
              <w:t>ix-month period ended</w:t>
            </w:r>
          </w:p>
        </w:tc>
        <w:tc>
          <w:tcPr>
            <w:tcW w:w="6407" w:type="dxa"/>
            <w:gridSpan w:val="9"/>
            <w:vAlign w:val="bottom"/>
          </w:tcPr>
          <w:p w14:paraId="62A4CD63" w14:textId="77777777" w:rsidR="00451EED" w:rsidRPr="00451EED" w:rsidRDefault="00451EED" w:rsidP="00B827E1">
            <w:pPr>
              <w:spacing w:line="240" w:lineRule="exact"/>
              <w:jc w:val="center"/>
              <w:rPr>
                <w:rFonts w:ascii="CordiaUPC" w:eastAsia="Times New Roman" w:hAnsi="CordiaUPC" w:cs="CordiaUPC"/>
                <w:b/>
                <w:sz w:val="26"/>
                <w:szCs w:val="26"/>
              </w:rPr>
            </w:pPr>
          </w:p>
        </w:tc>
      </w:tr>
      <w:tr w:rsidR="00451EED" w:rsidRPr="00451EED" w14:paraId="2A126858" w14:textId="77777777" w:rsidTr="00CA7404">
        <w:trPr>
          <w:cantSplit/>
        </w:trPr>
        <w:tc>
          <w:tcPr>
            <w:tcW w:w="3240" w:type="dxa"/>
          </w:tcPr>
          <w:p w14:paraId="274D5AD2" w14:textId="77777777" w:rsidR="00451EED" w:rsidRPr="00451EED" w:rsidDel="00F1172B" w:rsidRDefault="00451EED" w:rsidP="00B827E1">
            <w:pPr>
              <w:spacing w:line="240" w:lineRule="exact"/>
              <w:ind w:left="11" w:right="-143" w:firstLine="11"/>
              <w:rPr>
                <w:rFonts w:ascii="CordiaUPC" w:eastAsia="Times New Roman" w:hAnsi="CordiaUPC" w:cs="CordiaUPC"/>
                <w:b/>
                <w:bCs/>
                <w:i/>
                <w:iCs/>
                <w:sz w:val="26"/>
                <w:szCs w:val="26"/>
                <w:lang w:val="en-US" w:bidi="th-TH"/>
              </w:rPr>
            </w:pPr>
            <w:r w:rsidRPr="00451EED">
              <w:rPr>
                <w:rFonts w:ascii="CordiaUPC" w:eastAsia="Times New Roman" w:hAnsi="CordiaUPC" w:cs="CordiaUPC" w:hint="cs"/>
                <w:b/>
                <w:bCs/>
                <w:i/>
                <w:iCs/>
                <w:sz w:val="26"/>
                <w:szCs w:val="26"/>
              </w:rPr>
              <w:t xml:space="preserve">   30 June 2020</w:t>
            </w:r>
          </w:p>
        </w:tc>
        <w:tc>
          <w:tcPr>
            <w:tcW w:w="6407" w:type="dxa"/>
            <w:gridSpan w:val="9"/>
            <w:vAlign w:val="bottom"/>
          </w:tcPr>
          <w:p w14:paraId="5DA1FA76" w14:textId="77777777" w:rsidR="00451EED" w:rsidRPr="00451EED" w:rsidRDefault="00451EED" w:rsidP="00B827E1">
            <w:pPr>
              <w:spacing w:line="240" w:lineRule="exact"/>
              <w:jc w:val="center"/>
              <w:rPr>
                <w:rFonts w:ascii="CordiaUPC" w:eastAsia="Times New Roman" w:hAnsi="CordiaUPC" w:cs="CordiaUPC"/>
                <w:b/>
                <w:sz w:val="26"/>
                <w:szCs w:val="26"/>
              </w:rPr>
            </w:pPr>
            <w:r w:rsidRPr="00451EED">
              <w:rPr>
                <w:rFonts w:ascii="CordiaUPC" w:eastAsia="Times New Roman" w:hAnsi="CordiaUPC" w:cs="CordiaUPC" w:hint="cs"/>
                <w:b/>
                <w:sz w:val="26"/>
                <w:szCs w:val="26"/>
              </w:rPr>
              <w:t>Consolidated</w:t>
            </w:r>
          </w:p>
        </w:tc>
      </w:tr>
      <w:tr w:rsidR="00451EED" w:rsidRPr="00451EED" w14:paraId="00915E42" w14:textId="77777777" w:rsidTr="00CA7404">
        <w:trPr>
          <w:cantSplit/>
        </w:trPr>
        <w:tc>
          <w:tcPr>
            <w:tcW w:w="3240" w:type="dxa"/>
          </w:tcPr>
          <w:p w14:paraId="1F39CBE4" w14:textId="77777777" w:rsidR="00451EED" w:rsidRPr="00451EED" w:rsidDel="00F1172B" w:rsidRDefault="00451EED" w:rsidP="00B827E1">
            <w:pPr>
              <w:spacing w:line="240" w:lineRule="exact"/>
              <w:ind w:left="11" w:right="-143" w:firstLine="11"/>
              <w:rPr>
                <w:rFonts w:ascii="CordiaUPC" w:eastAsia="Times New Roman" w:hAnsi="CordiaUPC" w:cs="CordiaUPC"/>
                <w:b/>
                <w:bCs/>
                <w:i/>
                <w:iCs/>
                <w:sz w:val="26"/>
                <w:szCs w:val="26"/>
                <w:lang w:val="en-US" w:bidi="th-TH"/>
              </w:rPr>
            </w:pPr>
          </w:p>
        </w:tc>
        <w:tc>
          <w:tcPr>
            <w:tcW w:w="1170" w:type="dxa"/>
            <w:vAlign w:val="bottom"/>
          </w:tcPr>
          <w:p w14:paraId="074FAE17" w14:textId="77777777" w:rsidR="00451EED" w:rsidRPr="00451EED" w:rsidRDefault="00451EED" w:rsidP="00B827E1">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Commercial Banking</w:t>
            </w:r>
          </w:p>
        </w:tc>
        <w:tc>
          <w:tcPr>
            <w:tcW w:w="180" w:type="dxa"/>
          </w:tcPr>
          <w:p w14:paraId="16D66E0B" w14:textId="77777777" w:rsidR="00451EED" w:rsidRPr="00451EED" w:rsidRDefault="00451EED" w:rsidP="00B827E1">
            <w:pPr>
              <w:spacing w:line="240" w:lineRule="exact"/>
              <w:jc w:val="center"/>
              <w:rPr>
                <w:rFonts w:ascii="CordiaUPC" w:eastAsia="Times New Roman" w:hAnsi="CordiaUPC" w:cs="CordiaUPC"/>
                <w:bCs/>
                <w:sz w:val="26"/>
                <w:szCs w:val="26"/>
              </w:rPr>
            </w:pPr>
          </w:p>
        </w:tc>
        <w:tc>
          <w:tcPr>
            <w:tcW w:w="1080" w:type="dxa"/>
            <w:vAlign w:val="bottom"/>
          </w:tcPr>
          <w:p w14:paraId="3B484CA0" w14:textId="77777777" w:rsidR="00451EED" w:rsidRPr="00451EED" w:rsidRDefault="00451EED" w:rsidP="00B827E1">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Retail Banking</w:t>
            </w:r>
          </w:p>
        </w:tc>
        <w:tc>
          <w:tcPr>
            <w:tcW w:w="180" w:type="dxa"/>
          </w:tcPr>
          <w:p w14:paraId="5FB06B8B" w14:textId="77777777" w:rsidR="00451EED" w:rsidRPr="00451EED" w:rsidRDefault="00451EED" w:rsidP="00B827E1">
            <w:pPr>
              <w:spacing w:line="240" w:lineRule="exact"/>
              <w:jc w:val="center"/>
              <w:rPr>
                <w:rFonts w:ascii="CordiaUPC" w:eastAsia="Times New Roman" w:hAnsi="CordiaUPC" w:cs="CordiaUPC"/>
                <w:bCs/>
                <w:sz w:val="26"/>
                <w:szCs w:val="26"/>
              </w:rPr>
            </w:pPr>
          </w:p>
        </w:tc>
        <w:tc>
          <w:tcPr>
            <w:tcW w:w="1152" w:type="dxa"/>
            <w:vAlign w:val="bottom"/>
          </w:tcPr>
          <w:p w14:paraId="0E1A9009" w14:textId="77777777" w:rsidR="00451EED" w:rsidRPr="00451EED" w:rsidRDefault="00451EED" w:rsidP="00B827E1">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Other segments</w:t>
            </w:r>
          </w:p>
        </w:tc>
        <w:tc>
          <w:tcPr>
            <w:tcW w:w="180" w:type="dxa"/>
          </w:tcPr>
          <w:p w14:paraId="2C146943" w14:textId="77777777" w:rsidR="00451EED" w:rsidRPr="00451EED" w:rsidRDefault="00451EED" w:rsidP="00B827E1">
            <w:pPr>
              <w:tabs>
                <w:tab w:val="decimal" w:pos="374"/>
              </w:tabs>
              <w:spacing w:line="240" w:lineRule="exact"/>
              <w:ind w:left="-79" w:right="-79"/>
              <w:jc w:val="center"/>
              <w:rPr>
                <w:rFonts w:ascii="CordiaUPC" w:eastAsia="Times New Roman" w:hAnsi="CordiaUPC" w:cs="CordiaUPC"/>
                <w:sz w:val="26"/>
                <w:szCs w:val="26"/>
              </w:rPr>
            </w:pPr>
          </w:p>
        </w:tc>
        <w:tc>
          <w:tcPr>
            <w:tcW w:w="1152" w:type="dxa"/>
            <w:vAlign w:val="bottom"/>
          </w:tcPr>
          <w:p w14:paraId="2616E777" w14:textId="77777777" w:rsidR="00451EED" w:rsidRPr="00451EED" w:rsidRDefault="00451EED" w:rsidP="00B827E1">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Elimination</w:t>
            </w:r>
          </w:p>
        </w:tc>
        <w:tc>
          <w:tcPr>
            <w:tcW w:w="180" w:type="dxa"/>
          </w:tcPr>
          <w:p w14:paraId="57BA7594" w14:textId="77777777" w:rsidR="00451EED" w:rsidRPr="00451EED" w:rsidRDefault="00451EED" w:rsidP="00B827E1">
            <w:pPr>
              <w:spacing w:line="240" w:lineRule="exact"/>
              <w:jc w:val="center"/>
              <w:rPr>
                <w:rFonts w:ascii="CordiaUPC" w:eastAsia="Times New Roman" w:hAnsi="CordiaUPC" w:cs="CordiaUPC"/>
                <w:bCs/>
                <w:sz w:val="26"/>
                <w:szCs w:val="26"/>
              </w:rPr>
            </w:pPr>
          </w:p>
        </w:tc>
        <w:tc>
          <w:tcPr>
            <w:tcW w:w="1133" w:type="dxa"/>
            <w:vAlign w:val="bottom"/>
          </w:tcPr>
          <w:p w14:paraId="273D9532" w14:textId="77777777" w:rsidR="00451EED" w:rsidRPr="00451EED" w:rsidRDefault="00451EED" w:rsidP="00B827E1">
            <w:pPr>
              <w:spacing w:line="240" w:lineRule="exact"/>
              <w:jc w:val="center"/>
              <w:rPr>
                <w:rFonts w:ascii="CordiaUPC" w:eastAsia="Times New Roman" w:hAnsi="CordiaUPC" w:cs="CordiaUPC"/>
                <w:bCs/>
                <w:sz w:val="26"/>
                <w:szCs w:val="26"/>
              </w:rPr>
            </w:pPr>
            <w:r w:rsidRPr="00451EED">
              <w:rPr>
                <w:rFonts w:ascii="CordiaUPC" w:eastAsia="Times New Roman" w:hAnsi="CordiaUPC" w:cs="CordiaUPC" w:hint="cs"/>
                <w:bCs/>
                <w:sz w:val="26"/>
                <w:szCs w:val="26"/>
              </w:rPr>
              <w:t>Total</w:t>
            </w:r>
          </w:p>
        </w:tc>
      </w:tr>
      <w:tr w:rsidR="00451EED" w:rsidRPr="00451EED" w14:paraId="2DF493B3" w14:textId="77777777" w:rsidTr="00CA7404">
        <w:trPr>
          <w:cantSplit/>
        </w:trPr>
        <w:tc>
          <w:tcPr>
            <w:tcW w:w="3240" w:type="dxa"/>
          </w:tcPr>
          <w:p w14:paraId="63D9BB34" w14:textId="77777777" w:rsidR="00451EED" w:rsidRPr="00451EED" w:rsidRDefault="00451EED" w:rsidP="00B827E1">
            <w:pPr>
              <w:spacing w:line="240" w:lineRule="exact"/>
              <w:ind w:left="281" w:right="-143" w:hanging="120"/>
              <w:rPr>
                <w:rFonts w:ascii="CordiaUPC" w:eastAsia="Times New Roman" w:hAnsi="CordiaUPC" w:cs="CordiaUPC"/>
                <w:b/>
                <w:bCs/>
                <w:i/>
                <w:iCs/>
                <w:sz w:val="26"/>
                <w:szCs w:val="26"/>
                <w:lang w:val="en-US" w:bidi="th-TH"/>
              </w:rPr>
            </w:pPr>
          </w:p>
        </w:tc>
        <w:tc>
          <w:tcPr>
            <w:tcW w:w="6407" w:type="dxa"/>
            <w:gridSpan w:val="9"/>
            <w:vAlign w:val="bottom"/>
          </w:tcPr>
          <w:p w14:paraId="32EFA0B2" w14:textId="77777777" w:rsidR="00451EED" w:rsidRPr="00451EED" w:rsidRDefault="00451EED" w:rsidP="00B827E1">
            <w:pPr>
              <w:spacing w:line="240" w:lineRule="exact"/>
              <w:jc w:val="center"/>
              <w:rPr>
                <w:rFonts w:ascii="CordiaUPC" w:eastAsia="Times New Roman" w:hAnsi="CordiaUPC" w:cs="CordiaUPC"/>
                <w:bCs/>
                <w:i/>
                <w:iCs/>
                <w:sz w:val="26"/>
                <w:szCs w:val="26"/>
              </w:rPr>
            </w:pPr>
            <w:r w:rsidRPr="00451EED">
              <w:rPr>
                <w:rFonts w:ascii="CordiaUPC" w:eastAsia="Times New Roman" w:hAnsi="CordiaUPC" w:cs="CordiaUPC" w:hint="cs"/>
                <w:bCs/>
                <w:i/>
                <w:iCs/>
                <w:sz w:val="26"/>
                <w:szCs w:val="26"/>
              </w:rPr>
              <w:t>(in million Baht)</w:t>
            </w:r>
          </w:p>
        </w:tc>
      </w:tr>
      <w:tr w:rsidR="00FB2057" w:rsidRPr="00451EED" w14:paraId="203EEC83" w14:textId="77777777" w:rsidTr="00CA7404">
        <w:trPr>
          <w:cantSplit/>
        </w:trPr>
        <w:tc>
          <w:tcPr>
            <w:tcW w:w="3240" w:type="dxa"/>
            <w:vAlign w:val="bottom"/>
          </w:tcPr>
          <w:p w14:paraId="1AD2F500" w14:textId="77777777" w:rsidR="00FB2057" w:rsidRPr="00451EED" w:rsidRDefault="00FB2057" w:rsidP="00FB205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Net interest income</w:t>
            </w:r>
          </w:p>
        </w:tc>
        <w:tc>
          <w:tcPr>
            <w:tcW w:w="1170" w:type="dxa"/>
            <w:vAlign w:val="bottom"/>
          </w:tcPr>
          <w:p w14:paraId="2A0DB29B" w14:textId="601B7F1C"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8,015</w:t>
            </w:r>
          </w:p>
        </w:tc>
        <w:tc>
          <w:tcPr>
            <w:tcW w:w="180" w:type="dxa"/>
            <w:vAlign w:val="bottom"/>
          </w:tcPr>
          <w:p w14:paraId="6A89A139" w14:textId="77777777" w:rsidR="00FB2057" w:rsidRPr="00CA4442" w:rsidRDefault="00FB2057" w:rsidP="00FB2057">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vAlign w:val="bottom"/>
          </w:tcPr>
          <w:p w14:paraId="3CFAFB66" w14:textId="7B8E55B0"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19,373</w:t>
            </w:r>
          </w:p>
        </w:tc>
        <w:tc>
          <w:tcPr>
            <w:tcW w:w="180" w:type="dxa"/>
            <w:vAlign w:val="bottom"/>
          </w:tcPr>
          <w:p w14:paraId="038B3CEB"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vAlign w:val="bottom"/>
          </w:tcPr>
          <w:p w14:paraId="0FACB414" w14:textId="54AE81FA"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654</w:t>
            </w:r>
          </w:p>
        </w:tc>
        <w:tc>
          <w:tcPr>
            <w:tcW w:w="180" w:type="dxa"/>
            <w:vAlign w:val="bottom"/>
          </w:tcPr>
          <w:p w14:paraId="6F851949"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vAlign w:val="bottom"/>
          </w:tcPr>
          <w:p w14:paraId="6028044C" w14:textId="078A472E"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(983)</w:t>
            </w:r>
          </w:p>
        </w:tc>
        <w:tc>
          <w:tcPr>
            <w:tcW w:w="180" w:type="dxa"/>
            <w:vAlign w:val="bottom"/>
          </w:tcPr>
          <w:p w14:paraId="7A39BE55"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33" w:type="dxa"/>
            <w:vAlign w:val="bottom"/>
          </w:tcPr>
          <w:p w14:paraId="1447C435" w14:textId="54999BCA"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27,059</w:t>
            </w:r>
          </w:p>
        </w:tc>
      </w:tr>
      <w:tr w:rsidR="00FB2057" w:rsidRPr="00451EED" w14:paraId="6E37271F" w14:textId="77777777" w:rsidTr="00CA7404">
        <w:trPr>
          <w:cantSplit/>
        </w:trPr>
        <w:tc>
          <w:tcPr>
            <w:tcW w:w="3240" w:type="dxa"/>
            <w:vAlign w:val="bottom"/>
          </w:tcPr>
          <w:p w14:paraId="191CA10E" w14:textId="004F7F75" w:rsidR="00FB2057" w:rsidRPr="00451EED" w:rsidRDefault="00FB2057" w:rsidP="00FB2057">
            <w:pPr>
              <w:spacing w:line="240" w:lineRule="exact"/>
              <w:ind w:left="142" w:right="-79" w:hanging="142"/>
              <w:rPr>
                <w:rFonts w:ascii="CordiaUPC" w:eastAsia="Times New Roman" w:hAnsi="CordiaUPC" w:cs="CordiaUPC"/>
                <w:b/>
                <w:bCs/>
                <w:sz w:val="26"/>
                <w:szCs w:val="26"/>
              </w:rPr>
            </w:pPr>
            <w:r>
              <w:rPr>
                <w:rFonts w:ascii="CordiaUPC" w:eastAsia="Times New Roman" w:hAnsi="CordiaUPC" w:cs="CordiaUPC"/>
                <w:sz w:val="26"/>
                <w:szCs w:val="26"/>
              </w:rPr>
              <w:t>Net non-interest income</w:t>
            </w:r>
          </w:p>
        </w:tc>
        <w:tc>
          <w:tcPr>
            <w:tcW w:w="1170" w:type="dxa"/>
            <w:tcBorders>
              <w:bottom w:val="single" w:sz="4" w:space="0" w:color="auto"/>
            </w:tcBorders>
            <w:vAlign w:val="bottom"/>
          </w:tcPr>
          <w:p w14:paraId="7A5B59AB" w14:textId="5B9998E6"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2,143</w:t>
            </w:r>
          </w:p>
        </w:tc>
        <w:tc>
          <w:tcPr>
            <w:tcW w:w="180" w:type="dxa"/>
            <w:vAlign w:val="bottom"/>
          </w:tcPr>
          <w:p w14:paraId="1D8BEF2F" w14:textId="77777777" w:rsidR="00FB2057" w:rsidRPr="00CA4442" w:rsidRDefault="00FB2057" w:rsidP="00FB2057">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1C638D82" w14:textId="3EE2A2A9"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4,588</w:t>
            </w:r>
          </w:p>
        </w:tc>
        <w:tc>
          <w:tcPr>
            <w:tcW w:w="180" w:type="dxa"/>
            <w:vAlign w:val="bottom"/>
          </w:tcPr>
          <w:p w14:paraId="323866E1"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38CF977C" w14:textId="2F955858"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22,127</w:t>
            </w:r>
          </w:p>
        </w:tc>
        <w:tc>
          <w:tcPr>
            <w:tcW w:w="180" w:type="dxa"/>
            <w:vAlign w:val="bottom"/>
          </w:tcPr>
          <w:p w14:paraId="0EF35068"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27606FE3" w14:textId="160EE0F0"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(21,143)</w:t>
            </w:r>
          </w:p>
        </w:tc>
        <w:tc>
          <w:tcPr>
            <w:tcW w:w="180" w:type="dxa"/>
            <w:vAlign w:val="bottom"/>
          </w:tcPr>
          <w:p w14:paraId="39B12398"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5BAF46AC" w14:textId="212F582A"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7,715</w:t>
            </w:r>
          </w:p>
        </w:tc>
      </w:tr>
      <w:tr w:rsidR="00FB2057" w:rsidRPr="00451EED" w14:paraId="142291E7" w14:textId="77777777" w:rsidTr="00CA7404">
        <w:trPr>
          <w:cantSplit/>
        </w:trPr>
        <w:tc>
          <w:tcPr>
            <w:tcW w:w="3240" w:type="dxa"/>
            <w:vAlign w:val="bottom"/>
          </w:tcPr>
          <w:p w14:paraId="54E4CD04" w14:textId="77777777" w:rsidR="00FB2057" w:rsidRPr="00451EED" w:rsidRDefault="00FB2057" w:rsidP="00FB205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6899FCED" w14:textId="721A401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10,158</w:t>
            </w:r>
          </w:p>
        </w:tc>
        <w:tc>
          <w:tcPr>
            <w:tcW w:w="180" w:type="dxa"/>
            <w:vAlign w:val="bottom"/>
          </w:tcPr>
          <w:p w14:paraId="7688EE34" w14:textId="77777777" w:rsidR="00FB2057" w:rsidRPr="00CA4442" w:rsidRDefault="00FB2057" w:rsidP="00FB2057">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top w:val="single" w:sz="4" w:space="0" w:color="auto"/>
            </w:tcBorders>
            <w:vAlign w:val="bottom"/>
          </w:tcPr>
          <w:p w14:paraId="7E27467C" w14:textId="1496FB28"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23,961</w:t>
            </w:r>
          </w:p>
        </w:tc>
        <w:tc>
          <w:tcPr>
            <w:tcW w:w="180" w:type="dxa"/>
            <w:vAlign w:val="bottom"/>
          </w:tcPr>
          <w:p w14:paraId="43C7FE27"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6A6E08CA" w14:textId="1EE1529B"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22,781</w:t>
            </w:r>
          </w:p>
        </w:tc>
        <w:tc>
          <w:tcPr>
            <w:tcW w:w="180" w:type="dxa"/>
            <w:vAlign w:val="bottom"/>
          </w:tcPr>
          <w:p w14:paraId="1A54196F"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tcBorders>
            <w:vAlign w:val="bottom"/>
          </w:tcPr>
          <w:p w14:paraId="276067F4" w14:textId="16CD3E2C"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(22,126)</w:t>
            </w:r>
          </w:p>
        </w:tc>
        <w:tc>
          <w:tcPr>
            <w:tcW w:w="180" w:type="dxa"/>
            <w:vAlign w:val="bottom"/>
          </w:tcPr>
          <w:p w14:paraId="3880D10F"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40E108FC" w14:textId="7F3121E5"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34,774</w:t>
            </w:r>
          </w:p>
        </w:tc>
      </w:tr>
      <w:tr w:rsidR="00FB2057" w:rsidRPr="00451EED" w14:paraId="53F7D2DC" w14:textId="77777777" w:rsidTr="00CA7404">
        <w:trPr>
          <w:cantSplit/>
        </w:trPr>
        <w:tc>
          <w:tcPr>
            <w:tcW w:w="3240" w:type="dxa"/>
            <w:vAlign w:val="bottom"/>
          </w:tcPr>
          <w:p w14:paraId="0D44030B" w14:textId="77777777" w:rsidR="00FB2057" w:rsidRPr="00451EED" w:rsidRDefault="00FB2057" w:rsidP="00FB205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05357259" w14:textId="4519B53B"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(1,905)</w:t>
            </w:r>
          </w:p>
        </w:tc>
        <w:tc>
          <w:tcPr>
            <w:tcW w:w="180" w:type="dxa"/>
            <w:vAlign w:val="bottom"/>
          </w:tcPr>
          <w:p w14:paraId="6E708065" w14:textId="77777777" w:rsidR="00FB2057" w:rsidRPr="00CA4442" w:rsidRDefault="00FB2057" w:rsidP="00FB2057">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bottom w:val="single" w:sz="4" w:space="0" w:color="auto"/>
            </w:tcBorders>
            <w:vAlign w:val="bottom"/>
          </w:tcPr>
          <w:p w14:paraId="6CFA8824" w14:textId="6E7C76B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(9,550)</w:t>
            </w:r>
          </w:p>
        </w:tc>
        <w:tc>
          <w:tcPr>
            <w:tcW w:w="180" w:type="dxa"/>
            <w:vAlign w:val="bottom"/>
          </w:tcPr>
          <w:p w14:paraId="6245CB2E"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2A909887" w14:textId="23566889"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(4,703)</w:t>
            </w:r>
          </w:p>
        </w:tc>
        <w:tc>
          <w:tcPr>
            <w:tcW w:w="180" w:type="dxa"/>
            <w:vAlign w:val="bottom"/>
          </w:tcPr>
          <w:p w14:paraId="08382D57"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bottom w:val="single" w:sz="4" w:space="0" w:color="auto"/>
            </w:tcBorders>
            <w:vAlign w:val="bottom"/>
          </w:tcPr>
          <w:p w14:paraId="6E302238" w14:textId="0A4D4E3D"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159</w:t>
            </w:r>
          </w:p>
        </w:tc>
        <w:tc>
          <w:tcPr>
            <w:tcW w:w="180" w:type="dxa"/>
            <w:vAlign w:val="bottom"/>
          </w:tcPr>
          <w:p w14:paraId="479DA05A"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bottom w:val="single" w:sz="4" w:space="0" w:color="auto"/>
            </w:tcBorders>
            <w:vAlign w:val="bottom"/>
          </w:tcPr>
          <w:p w14:paraId="051D66A7" w14:textId="0B4977C3"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(15,999)</w:t>
            </w:r>
          </w:p>
        </w:tc>
      </w:tr>
      <w:tr w:rsidR="00FB2057" w:rsidRPr="00451EED" w14:paraId="51243BF0" w14:textId="77777777" w:rsidTr="00CA7404">
        <w:trPr>
          <w:cantSplit/>
        </w:trPr>
        <w:tc>
          <w:tcPr>
            <w:tcW w:w="3240" w:type="dxa"/>
            <w:vAlign w:val="bottom"/>
          </w:tcPr>
          <w:p w14:paraId="6561129E" w14:textId="77777777" w:rsidR="00FB2057" w:rsidRPr="00451EED" w:rsidRDefault="00FB2057" w:rsidP="00FB2057">
            <w:pPr>
              <w:spacing w:line="240" w:lineRule="exact"/>
              <w:ind w:left="142" w:right="-79" w:hanging="142"/>
              <w:rPr>
                <w:rFonts w:ascii="CordiaUPC" w:eastAsia="Times New Roman" w:hAnsi="CordiaUPC" w:cs="CordiaUPC"/>
                <w:spacing w:val="-4"/>
                <w:sz w:val="26"/>
                <w:szCs w:val="26"/>
              </w:rPr>
            </w:pPr>
            <w:r w:rsidRPr="00451EED">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5814294A" w14:textId="1435C7FD"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8,253</w:t>
            </w:r>
          </w:p>
        </w:tc>
        <w:tc>
          <w:tcPr>
            <w:tcW w:w="180" w:type="dxa"/>
            <w:vAlign w:val="bottom"/>
          </w:tcPr>
          <w:p w14:paraId="1880D952" w14:textId="77777777" w:rsidR="00FB2057" w:rsidRPr="00CA4442" w:rsidRDefault="00FB2057" w:rsidP="00FB2057">
            <w:pPr>
              <w:tabs>
                <w:tab w:val="decimal" w:pos="798"/>
              </w:tabs>
              <w:spacing w:line="240" w:lineRule="exact"/>
              <w:ind w:right="-79"/>
              <w:jc w:val="right"/>
              <w:rPr>
                <w:rFonts w:ascii="CordiaUPC" w:eastAsia="Times New Roman" w:hAnsi="CordiaUPC" w:cs="CordiaUPC"/>
                <w:sz w:val="26"/>
                <w:szCs w:val="26"/>
                <w:lang w:val="en-US" w:bidi="th-TH"/>
              </w:rPr>
            </w:pPr>
          </w:p>
        </w:tc>
        <w:tc>
          <w:tcPr>
            <w:tcW w:w="1080" w:type="dxa"/>
            <w:tcBorders>
              <w:top w:val="single" w:sz="4" w:space="0" w:color="auto"/>
              <w:bottom w:val="double" w:sz="4" w:space="0" w:color="auto"/>
            </w:tcBorders>
            <w:vAlign w:val="bottom"/>
          </w:tcPr>
          <w:p w14:paraId="221DE5AC" w14:textId="0E0D2BD1"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14,411</w:t>
            </w:r>
          </w:p>
        </w:tc>
        <w:tc>
          <w:tcPr>
            <w:tcW w:w="180" w:type="dxa"/>
            <w:vAlign w:val="bottom"/>
          </w:tcPr>
          <w:p w14:paraId="7000CAE1"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6973F9F2" w14:textId="5A46C592"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18,078</w:t>
            </w:r>
          </w:p>
        </w:tc>
        <w:tc>
          <w:tcPr>
            <w:tcW w:w="180" w:type="dxa"/>
            <w:vAlign w:val="bottom"/>
          </w:tcPr>
          <w:p w14:paraId="21489B72"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52" w:type="dxa"/>
            <w:tcBorders>
              <w:top w:val="single" w:sz="4" w:space="0" w:color="auto"/>
              <w:bottom w:val="double" w:sz="4" w:space="0" w:color="auto"/>
            </w:tcBorders>
            <w:vAlign w:val="bottom"/>
          </w:tcPr>
          <w:p w14:paraId="798038C8" w14:textId="3AF981F2"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(21,967)</w:t>
            </w:r>
          </w:p>
        </w:tc>
        <w:tc>
          <w:tcPr>
            <w:tcW w:w="180" w:type="dxa"/>
            <w:vAlign w:val="bottom"/>
          </w:tcPr>
          <w:p w14:paraId="470F3EBA" w14:textId="77777777"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p>
        </w:tc>
        <w:tc>
          <w:tcPr>
            <w:tcW w:w="1133" w:type="dxa"/>
            <w:tcBorders>
              <w:top w:val="single" w:sz="4" w:space="0" w:color="auto"/>
            </w:tcBorders>
            <w:vAlign w:val="bottom"/>
          </w:tcPr>
          <w:p w14:paraId="2EE638F8" w14:textId="053F2923" w:rsidR="00FB2057" w:rsidRPr="00CA4442" w:rsidRDefault="00FB2057" w:rsidP="00FB2057">
            <w:pPr>
              <w:tabs>
                <w:tab w:val="decimal" w:pos="798"/>
              </w:tabs>
              <w:spacing w:line="240" w:lineRule="exact"/>
              <w:ind w:right="-79"/>
              <w:rPr>
                <w:rFonts w:ascii="CordiaUPC" w:eastAsia="Times New Roman" w:hAnsi="CordiaUPC" w:cs="CordiaUPC"/>
                <w:sz w:val="26"/>
                <w:szCs w:val="26"/>
                <w:lang w:val="en-US" w:bidi="th-TH"/>
              </w:rPr>
            </w:pPr>
            <w:r w:rsidRPr="00CA4442">
              <w:rPr>
                <w:rFonts w:ascii="CordiaUPC" w:hAnsi="CordiaUPC" w:cs="CordiaUPC"/>
                <w:sz w:val="26"/>
                <w:szCs w:val="26"/>
              </w:rPr>
              <w:t>18,775</w:t>
            </w:r>
          </w:p>
        </w:tc>
      </w:tr>
      <w:tr w:rsidR="00FB2057" w:rsidRPr="00451EED" w14:paraId="182932E4" w14:textId="77777777" w:rsidTr="00CA7404">
        <w:trPr>
          <w:cantSplit/>
        </w:trPr>
        <w:tc>
          <w:tcPr>
            <w:tcW w:w="3240" w:type="dxa"/>
            <w:vAlign w:val="bottom"/>
          </w:tcPr>
          <w:p w14:paraId="761C48B7" w14:textId="53447A8E" w:rsidR="00FB2057" w:rsidRPr="00451EED" w:rsidRDefault="00FB2057" w:rsidP="00FB2057">
            <w:pPr>
              <w:spacing w:line="240" w:lineRule="exact"/>
              <w:ind w:right="11"/>
              <w:rPr>
                <w:rFonts w:ascii="CordiaUPC" w:eastAsia="Times New Roman" w:hAnsi="CordiaUPC" w:cs="CordiaUPC"/>
                <w:sz w:val="26"/>
                <w:szCs w:val="26"/>
              </w:rPr>
            </w:pPr>
            <w:r>
              <w:rPr>
                <w:rFonts w:ascii="CordiaUPC" w:eastAsia="Times New Roman" w:hAnsi="CordiaUPC" w:cs="CordiaUPC"/>
                <w:spacing w:val="-4"/>
                <w:sz w:val="26"/>
                <w:szCs w:val="26"/>
              </w:rPr>
              <w:t>E</w:t>
            </w:r>
            <w:r w:rsidRPr="00451EED">
              <w:rPr>
                <w:rFonts w:ascii="CordiaUPC" w:eastAsia="Times New Roman" w:hAnsi="CordiaUPC" w:cs="CordiaUPC" w:hint="cs"/>
                <w:spacing w:val="-4"/>
                <w:sz w:val="26"/>
                <w:szCs w:val="26"/>
              </w:rPr>
              <w:t>xpected credit loss</w:t>
            </w:r>
          </w:p>
        </w:tc>
        <w:tc>
          <w:tcPr>
            <w:tcW w:w="1170" w:type="dxa"/>
            <w:vAlign w:val="bottom"/>
          </w:tcPr>
          <w:p w14:paraId="361E8F37"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4D68F8D6" w14:textId="77777777" w:rsidR="00FB2057" w:rsidRPr="00CA4442" w:rsidRDefault="00FB2057" w:rsidP="00FB2057">
            <w:pPr>
              <w:tabs>
                <w:tab w:val="decimal" w:pos="938"/>
              </w:tabs>
              <w:spacing w:line="240" w:lineRule="exact"/>
              <w:rPr>
                <w:rFonts w:ascii="CordiaUPC" w:eastAsia="Times New Roman" w:hAnsi="CordiaUPC" w:cs="CordiaUPC"/>
                <w:sz w:val="26"/>
                <w:szCs w:val="26"/>
              </w:rPr>
            </w:pPr>
          </w:p>
        </w:tc>
        <w:tc>
          <w:tcPr>
            <w:tcW w:w="1080" w:type="dxa"/>
            <w:vAlign w:val="bottom"/>
          </w:tcPr>
          <w:p w14:paraId="4F1F0B00"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74F5CFFF" w14:textId="77777777" w:rsidR="00FB2057" w:rsidRPr="00CA4442" w:rsidRDefault="00FB2057" w:rsidP="00FB2057">
            <w:pPr>
              <w:tabs>
                <w:tab w:val="decimal" w:pos="938"/>
              </w:tabs>
              <w:spacing w:line="240" w:lineRule="exact"/>
              <w:rPr>
                <w:rFonts w:ascii="CordiaUPC" w:eastAsia="Times New Roman" w:hAnsi="CordiaUPC" w:cs="CordiaUPC"/>
                <w:sz w:val="26"/>
                <w:szCs w:val="26"/>
              </w:rPr>
            </w:pPr>
          </w:p>
        </w:tc>
        <w:tc>
          <w:tcPr>
            <w:tcW w:w="1152" w:type="dxa"/>
            <w:vAlign w:val="bottom"/>
          </w:tcPr>
          <w:p w14:paraId="1539510A"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52E6B995"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786A77DF" w14:textId="77777777" w:rsidR="00FB2057" w:rsidRPr="00CA4442" w:rsidRDefault="00FB2057" w:rsidP="00FB2057">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278591AF"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4A32C12A" w14:textId="71A081A0" w:rsidR="00FB2057" w:rsidRPr="00CA4442" w:rsidRDefault="00FB2057" w:rsidP="00FB2057">
            <w:pPr>
              <w:tabs>
                <w:tab w:val="decimal" w:pos="780"/>
              </w:tabs>
              <w:spacing w:line="240" w:lineRule="exact"/>
              <w:ind w:right="-79"/>
              <w:rPr>
                <w:rFonts w:ascii="CordiaUPC" w:eastAsia="Times New Roman" w:hAnsi="CordiaUPC" w:cs="CordiaUPC"/>
                <w:sz w:val="26"/>
                <w:szCs w:val="26"/>
              </w:rPr>
            </w:pPr>
            <w:r w:rsidRPr="00CA4442">
              <w:rPr>
                <w:rFonts w:ascii="CordiaUPC" w:hAnsi="CordiaUPC" w:cs="CordiaUPC"/>
                <w:sz w:val="26"/>
                <w:szCs w:val="26"/>
              </w:rPr>
              <w:t>(9,850)</w:t>
            </w:r>
          </w:p>
        </w:tc>
      </w:tr>
      <w:tr w:rsidR="00FB2057" w:rsidRPr="00451EED" w14:paraId="71A13C27" w14:textId="77777777" w:rsidTr="00CA7404">
        <w:trPr>
          <w:cantSplit/>
        </w:trPr>
        <w:tc>
          <w:tcPr>
            <w:tcW w:w="3240" w:type="dxa"/>
            <w:vAlign w:val="bottom"/>
          </w:tcPr>
          <w:p w14:paraId="7F920501" w14:textId="77777777" w:rsidR="00FB2057" w:rsidRPr="00451EED" w:rsidRDefault="00FB2057" w:rsidP="00FB205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 xml:space="preserve">Profit before income tax </w:t>
            </w:r>
          </w:p>
        </w:tc>
        <w:tc>
          <w:tcPr>
            <w:tcW w:w="1170" w:type="dxa"/>
            <w:vAlign w:val="bottom"/>
          </w:tcPr>
          <w:p w14:paraId="1FD6EFB3" w14:textId="77777777" w:rsidR="00FB2057" w:rsidRPr="00CA4442" w:rsidRDefault="00FB2057" w:rsidP="00FB2057">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13B67514" w14:textId="77777777" w:rsidR="00FB2057" w:rsidRPr="00CA4442" w:rsidRDefault="00FB2057" w:rsidP="00FB2057">
            <w:pPr>
              <w:tabs>
                <w:tab w:val="decimal" w:pos="938"/>
              </w:tabs>
              <w:spacing w:line="240" w:lineRule="exact"/>
              <w:rPr>
                <w:rFonts w:ascii="CordiaUPC" w:eastAsia="Times New Roman" w:hAnsi="CordiaUPC" w:cs="CordiaUPC"/>
                <w:b/>
                <w:bCs/>
                <w:sz w:val="26"/>
                <w:szCs w:val="26"/>
              </w:rPr>
            </w:pPr>
          </w:p>
        </w:tc>
        <w:tc>
          <w:tcPr>
            <w:tcW w:w="1080" w:type="dxa"/>
            <w:vAlign w:val="bottom"/>
          </w:tcPr>
          <w:p w14:paraId="59B64BF1" w14:textId="77777777" w:rsidR="00FB2057" w:rsidRPr="00CA4442" w:rsidRDefault="00FB2057" w:rsidP="00FB2057">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418C47EC" w14:textId="77777777" w:rsidR="00FB2057" w:rsidRPr="00CA4442" w:rsidRDefault="00FB2057" w:rsidP="00FB2057">
            <w:pPr>
              <w:tabs>
                <w:tab w:val="decimal" w:pos="938"/>
              </w:tabs>
              <w:spacing w:line="240" w:lineRule="exact"/>
              <w:rPr>
                <w:rFonts w:ascii="CordiaUPC" w:eastAsia="Times New Roman" w:hAnsi="CordiaUPC" w:cs="CordiaUPC"/>
                <w:b/>
                <w:bCs/>
                <w:sz w:val="26"/>
                <w:szCs w:val="26"/>
              </w:rPr>
            </w:pPr>
          </w:p>
        </w:tc>
        <w:tc>
          <w:tcPr>
            <w:tcW w:w="1152" w:type="dxa"/>
            <w:vAlign w:val="bottom"/>
          </w:tcPr>
          <w:p w14:paraId="3DB00DBD"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260BDFCE"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3095BB00" w14:textId="77777777" w:rsidR="00FB2057" w:rsidRPr="00CA4442" w:rsidRDefault="00FB2057" w:rsidP="00FB2057">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7B33CEAE"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133" w:type="dxa"/>
            <w:tcBorders>
              <w:top w:val="single" w:sz="4" w:space="0" w:color="auto"/>
            </w:tcBorders>
            <w:vAlign w:val="bottom"/>
          </w:tcPr>
          <w:p w14:paraId="0D8CE7B1" w14:textId="67BE9C17" w:rsidR="00FB2057" w:rsidRPr="00CA4442" w:rsidRDefault="00FB2057" w:rsidP="00FB2057">
            <w:pPr>
              <w:tabs>
                <w:tab w:val="decimal" w:pos="780"/>
              </w:tabs>
              <w:spacing w:line="240" w:lineRule="exact"/>
              <w:ind w:right="-79"/>
              <w:rPr>
                <w:rFonts w:ascii="CordiaUPC" w:eastAsia="Times New Roman" w:hAnsi="CordiaUPC" w:cs="CordiaUPC"/>
                <w:b/>
                <w:bCs/>
                <w:sz w:val="26"/>
                <w:szCs w:val="26"/>
              </w:rPr>
            </w:pPr>
            <w:r w:rsidRPr="00CA4442">
              <w:rPr>
                <w:rFonts w:ascii="CordiaUPC" w:hAnsi="CordiaUPC" w:cs="CordiaUPC"/>
                <w:b/>
                <w:bCs/>
                <w:sz w:val="26"/>
                <w:szCs w:val="26"/>
              </w:rPr>
              <w:t>8,925</w:t>
            </w:r>
          </w:p>
        </w:tc>
      </w:tr>
      <w:tr w:rsidR="00FB2057" w:rsidRPr="00451EED" w14:paraId="27EACD75" w14:textId="77777777" w:rsidTr="00CA7404">
        <w:trPr>
          <w:cantSplit/>
        </w:trPr>
        <w:tc>
          <w:tcPr>
            <w:tcW w:w="3240" w:type="dxa"/>
            <w:vAlign w:val="bottom"/>
          </w:tcPr>
          <w:p w14:paraId="518D8F9D" w14:textId="77777777" w:rsidR="00FB2057" w:rsidRPr="00451EED" w:rsidRDefault="00FB2057" w:rsidP="00FB2057">
            <w:pPr>
              <w:spacing w:line="240" w:lineRule="exact"/>
              <w:ind w:left="142" w:right="-79" w:hanging="142"/>
              <w:rPr>
                <w:rFonts w:ascii="CordiaUPC" w:eastAsia="Times New Roman" w:hAnsi="CordiaUPC" w:cs="CordiaUPC"/>
                <w:sz w:val="26"/>
                <w:szCs w:val="26"/>
              </w:rPr>
            </w:pPr>
            <w:r w:rsidRPr="00451EED">
              <w:rPr>
                <w:rFonts w:ascii="CordiaUPC" w:eastAsia="Times New Roman" w:hAnsi="CordiaUPC" w:cs="CordiaUPC" w:hint="cs"/>
                <w:sz w:val="26"/>
                <w:szCs w:val="26"/>
              </w:rPr>
              <w:t xml:space="preserve">Income tax </w:t>
            </w:r>
          </w:p>
        </w:tc>
        <w:tc>
          <w:tcPr>
            <w:tcW w:w="1170" w:type="dxa"/>
            <w:vAlign w:val="bottom"/>
          </w:tcPr>
          <w:p w14:paraId="3ECB6628"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1C1AEA7E" w14:textId="77777777" w:rsidR="00FB2057" w:rsidRPr="00CA4442" w:rsidRDefault="00FB2057" w:rsidP="00FB2057">
            <w:pPr>
              <w:tabs>
                <w:tab w:val="decimal" w:pos="938"/>
              </w:tabs>
              <w:spacing w:line="240" w:lineRule="exact"/>
              <w:rPr>
                <w:rFonts w:ascii="CordiaUPC" w:eastAsia="Times New Roman" w:hAnsi="CordiaUPC" w:cs="CordiaUPC"/>
                <w:sz w:val="26"/>
                <w:szCs w:val="26"/>
              </w:rPr>
            </w:pPr>
          </w:p>
        </w:tc>
        <w:tc>
          <w:tcPr>
            <w:tcW w:w="1080" w:type="dxa"/>
            <w:vAlign w:val="bottom"/>
          </w:tcPr>
          <w:p w14:paraId="4FA2B512"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30095074" w14:textId="77777777" w:rsidR="00FB2057" w:rsidRPr="00CA4442" w:rsidRDefault="00FB2057" w:rsidP="00FB2057">
            <w:pPr>
              <w:tabs>
                <w:tab w:val="decimal" w:pos="938"/>
              </w:tabs>
              <w:spacing w:line="240" w:lineRule="exact"/>
              <w:rPr>
                <w:rFonts w:ascii="CordiaUPC" w:eastAsia="Times New Roman" w:hAnsi="CordiaUPC" w:cs="CordiaUPC"/>
                <w:sz w:val="26"/>
                <w:szCs w:val="26"/>
              </w:rPr>
            </w:pPr>
          </w:p>
        </w:tc>
        <w:tc>
          <w:tcPr>
            <w:tcW w:w="1152" w:type="dxa"/>
            <w:vAlign w:val="bottom"/>
          </w:tcPr>
          <w:p w14:paraId="70602E9B"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34E8E08D"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64FB5EF5" w14:textId="77777777" w:rsidR="00FB2057" w:rsidRPr="00CA4442" w:rsidRDefault="00FB2057" w:rsidP="00FB2057">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1A76BFC3"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133" w:type="dxa"/>
            <w:tcBorders>
              <w:bottom w:val="single" w:sz="4" w:space="0" w:color="auto"/>
            </w:tcBorders>
            <w:vAlign w:val="bottom"/>
          </w:tcPr>
          <w:p w14:paraId="58A75EC0" w14:textId="71AE5333" w:rsidR="00FB2057" w:rsidRPr="00CA4442" w:rsidRDefault="00FB2057" w:rsidP="00FB2057">
            <w:pPr>
              <w:tabs>
                <w:tab w:val="decimal" w:pos="780"/>
              </w:tabs>
              <w:spacing w:line="240" w:lineRule="exact"/>
              <w:ind w:right="-79"/>
              <w:rPr>
                <w:rFonts w:ascii="CordiaUPC" w:eastAsia="Times New Roman" w:hAnsi="CordiaUPC" w:cs="CordiaUPC"/>
                <w:sz w:val="26"/>
                <w:szCs w:val="26"/>
              </w:rPr>
            </w:pPr>
            <w:r w:rsidRPr="00CA4442">
              <w:rPr>
                <w:rFonts w:ascii="CordiaUPC" w:hAnsi="CordiaUPC" w:cs="CordiaUPC"/>
                <w:sz w:val="26"/>
                <w:szCs w:val="26"/>
              </w:rPr>
              <w:t>(1,665)</w:t>
            </w:r>
          </w:p>
        </w:tc>
      </w:tr>
      <w:tr w:rsidR="00FB2057" w:rsidRPr="00451EED" w14:paraId="59528D15" w14:textId="77777777" w:rsidTr="00CA7404">
        <w:trPr>
          <w:cantSplit/>
        </w:trPr>
        <w:tc>
          <w:tcPr>
            <w:tcW w:w="3240" w:type="dxa"/>
            <w:vAlign w:val="bottom"/>
          </w:tcPr>
          <w:p w14:paraId="75D8D5F2" w14:textId="77777777" w:rsidR="00FB2057" w:rsidRPr="00451EED" w:rsidRDefault="00FB2057" w:rsidP="00FB2057">
            <w:pPr>
              <w:spacing w:line="240" w:lineRule="exact"/>
              <w:ind w:left="142" w:right="-79" w:hanging="142"/>
              <w:rPr>
                <w:rFonts w:ascii="CordiaUPC" w:eastAsia="Times New Roman" w:hAnsi="CordiaUPC" w:cs="CordiaUPC"/>
                <w:b/>
                <w:bCs/>
                <w:sz w:val="26"/>
                <w:szCs w:val="26"/>
              </w:rPr>
            </w:pPr>
            <w:r w:rsidRPr="00451EED">
              <w:rPr>
                <w:rFonts w:ascii="CordiaUPC" w:eastAsia="Times New Roman" w:hAnsi="CordiaUPC" w:cs="CordiaUPC" w:hint="cs"/>
                <w:b/>
                <w:bCs/>
                <w:sz w:val="26"/>
                <w:szCs w:val="26"/>
              </w:rPr>
              <w:t>Profit for the period</w:t>
            </w:r>
          </w:p>
        </w:tc>
        <w:tc>
          <w:tcPr>
            <w:tcW w:w="1170" w:type="dxa"/>
            <w:vAlign w:val="bottom"/>
          </w:tcPr>
          <w:p w14:paraId="1A9499F4" w14:textId="77777777" w:rsidR="00FB2057" w:rsidRPr="00CA4442" w:rsidRDefault="00FB2057" w:rsidP="00FB2057">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51E2F4FD" w14:textId="77777777" w:rsidR="00FB2057" w:rsidRPr="00CA4442" w:rsidRDefault="00FB2057" w:rsidP="00FB2057">
            <w:pPr>
              <w:tabs>
                <w:tab w:val="decimal" w:pos="938"/>
              </w:tabs>
              <w:spacing w:line="240" w:lineRule="exact"/>
              <w:rPr>
                <w:rFonts w:ascii="CordiaUPC" w:eastAsia="Times New Roman" w:hAnsi="CordiaUPC" w:cs="CordiaUPC"/>
                <w:b/>
                <w:bCs/>
                <w:sz w:val="26"/>
                <w:szCs w:val="26"/>
              </w:rPr>
            </w:pPr>
          </w:p>
        </w:tc>
        <w:tc>
          <w:tcPr>
            <w:tcW w:w="1080" w:type="dxa"/>
            <w:vAlign w:val="bottom"/>
          </w:tcPr>
          <w:p w14:paraId="0ADD7577" w14:textId="77777777" w:rsidR="00FB2057" w:rsidRPr="00CA4442" w:rsidRDefault="00FB2057" w:rsidP="00FB2057">
            <w:pPr>
              <w:tabs>
                <w:tab w:val="decimal" w:pos="938"/>
              </w:tabs>
              <w:spacing w:line="240" w:lineRule="exact"/>
              <w:ind w:right="-79"/>
              <w:rPr>
                <w:rFonts w:ascii="CordiaUPC" w:eastAsia="Times New Roman" w:hAnsi="CordiaUPC" w:cs="CordiaUPC"/>
                <w:b/>
                <w:bCs/>
                <w:sz w:val="26"/>
                <w:szCs w:val="26"/>
              </w:rPr>
            </w:pPr>
          </w:p>
        </w:tc>
        <w:tc>
          <w:tcPr>
            <w:tcW w:w="180" w:type="dxa"/>
            <w:vAlign w:val="bottom"/>
          </w:tcPr>
          <w:p w14:paraId="6CF00AC1" w14:textId="77777777" w:rsidR="00FB2057" w:rsidRPr="00CA4442" w:rsidRDefault="00FB2057" w:rsidP="00FB2057">
            <w:pPr>
              <w:tabs>
                <w:tab w:val="decimal" w:pos="938"/>
              </w:tabs>
              <w:spacing w:line="240" w:lineRule="exact"/>
              <w:rPr>
                <w:rFonts w:ascii="CordiaUPC" w:eastAsia="Times New Roman" w:hAnsi="CordiaUPC" w:cs="CordiaUPC"/>
                <w:b/>
                <w:bCs/>
                <w:sz w:val="26"/>
                <w:szCs w:val="26"/>
              </w:rPr>
            </w:pPr>
          </w:p>
        </w:tc>
        <w:tc>
          <w:tcPr>
            <w:tcW w:w="1152" w:type="dxa"/>
            <w:vAlign w:val="bottom"/>
          </w:tcPr>
          <w:p w14:paraId="4FD9749D"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80" w:type="dxa"/>
            <w:vAlign w:val="bottom"/>
          </w:tcPr>
          <w:p w14:paraId="645B9774"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152" w:type="dxa"/>
            <w:vAlign w:val="bottom"/>
          </w:tcPr>
          <w:p w14:paraId="28CE36FA" w14:textId="77777777" w:rsidR="00FB2057" w:rsidRPr="00CA4442" w:rsidRDefault="00FB2057" w:rsidP="00FB2057">
            <w:pPr>
              <w:tabs>
                <w:tab w:val="decimal" w:pos="831"/>
              </w:tabs>
              <w:spacing w:line="240" w:lineRule="exact"/>
              <w:ind w:right="-79"/>
              <w:rPr>
                <w:rFonts w:ascii="CordiaUPC" w:eastAsia="Times New Roman" w:hAnsi="CordiaUPC" w:cs="CordiaUPC"/>
                <w:sz w:val="26"/>
                <w:szCs w:val="26"/>
              </w:rPr>
            </w:pPr>
          </w:p>
        </w:tc>
        <w:tc>
          <w:tcPr>
            <w:tcW w:w="180" w:type="dxa"/>
            <w:vAlign w:val="bottom"/>
          </w:tcPr>
          <w:p w14:paraId="0A1FD5A3" w14:textId="77777777" w:rsidR="00FB2057" w:rsidRPr="00CA4442" w:rsidRDefault="00FB2057" w:rsidP="00FB2057">
            <w:pPr>
              <w:tabs>
                <w:tab w:val="decimal" w:pos="938"/>
              </w:tabs>
              <w:spacing w:line="240" w:lineRule="exact"/>
              <w:ind w:right="-79"/>
              <w:rPr>
                <w:rFonts w:ascii="CordiaUPC" w:eastAsia="Times New Roman" w:hAnsi="CordiaUPC" w:cs="CordiaUPC"/>
                <w:sz w:val="26"/>
                <w:szCs w:val="26"/>
              </w:rPr>
            </w:pPr>
          </w:p>
        </w:tc>
        <w:tc>
          <w:tcPr>
            <w:tcW w:w="1133" w:type="dxa"/>
            <w:tcBorders>
              <w:bottom w:val="double" w:sz="4" w:space="0" w:color="auto"/>
            </w:tcBorders>
            <w:vAlign w:val="bottom"/>
          </w:tcPr>
          <w:p w14:paraId="02538644" w14:textId="5FF0A71A" w:rsidR="00FB2057" w:rsidRPr="00CA4442" w:rsidRDefault="00FB2057" w:rsidP="00FB2057">
            <w:pPr>
              <w:tabs>
                <w:tab w:val="decimal" w:pos="780"/>
              </w:tabs>
              <w:spacing w:line="240" w:lineRule="exact"/>
              <w:ind w:right="-79"/>
              <w:rPr>
                <w:rFonts w:ascii="CordiaUPC" w:eastAsia="Times New Roman" w:hAnsi="CordiaUPC" w:cs="CordiaUPC"/>
                <w:b/>
                <w:bCs/>
                <w:sz w:val="26"/>
                <w:szCs w:val="26"/>
              </w:rPr>
            </w:pPr>
            <w:r w:rsidRPr="00CA4442">
              <w:rPr>
                <w:rFonts w:ascii="CordiaUPC" w:hAnsi="CordiaUPC" w:cs="CordiaUPC"/>
                <w:b/>
                <w:bCs/>
                <w:sz w:val="26"/>
                <w:szCs w:val="26"/>
              </w:rPr>
              <w:t>7,260</w:t>
            </w:r>
          </w:p>
        </w:tc>
      </w:tr>
    </w:tbl>
    <w:p w14:paraId="3B3D66DD" w14:textId="77777777" w:rsidR="00451EED" w:rsidRDefault="00451EED" w:rsidP="007A4C93">
      <w:pPr>
        <w:tabs>
          <w:tab w:val="left" w:pos="540"/>
          <w:tab w:val="left" w:pos="1080"/>
        </w:tabs>
        <w:spacing w:line="240" w:lineRule="auto"/>
        <w:ind w:left="540" w:right="389"/>
        <w:jc w:val="thaiDistribute"/>
        <w:rPr>
          <w:rFonts w:ascii="CordiaUPC" w:hAnsi="CordiaUPC" w:cs="CordiaUPC"/>
          <w:b/>
          <w:bCs/>
          <w:i/>
          <w:iCs/>
          <w:sz w:val="26"/>
          <w:szCs w:val="26"/>
        </w:rPr>
      </w:pPr>
    </w:p>
    <w:p w14:paraId="55C2A58B" w14:textId="5AE930A7" w:rsidR="00B13A1B" w:rsidRDefault="003078BB" w:rsidP="00DE2395">
      <w:pPr>
        <w:tabs>
          <w:tab w:val="left" w:pos="540"/>
          <w:tab w:val="left" w:pos="1080"/>
        </w:tabs>
        <w:spacing w:line="240" w:lineRule="auto"/>
        <w:ind w:left="540" w:right="389"/>
        <w:jc w:val="thaiDistribute"/>
        <w:rPr>
          <w:rFonts w:ascii="CordiaUPC" w:hAnsi="CordiaUPC" w:cs="CordiaUPC"/>
          <w:b/>
          <w:bCs/>
          <w:i/>
          <w:iCs/>
          <w:sz w:val="26"/>
          <w:szCs w:val="26"/>
        </w:rPr>
      </w:pPr>
      <w:r w:rsidRPr="00E44283">
        <w:rPr>
          <w:rFonts w:ascii="CordiaUPC" w:hAnsi="CordiaUPC" w:cs="CordiaUPC" w:hint="cs"/>
          <w:b/>
          <w:bCs/>
          <w:i/>
          <w:iCs/>
          <w:sz w:val="26"/>
          <w:szCs w:val="26"/>
        </w:rPr>
        <w:t>Reconciliation of reportable segment profit or loss</w:t>
      </w:r>
    </w:p>
    <w:p w14:paraId="3EFC4EB6" w14:textId="70646000" w:rsidR="00A9471E" w:rsidRDefault="00A9471E" w:rsidP="00DE2395">
      <w:pPr>
        <w:tabs>
          <w:tab w:val="left" w:pos="540"/>
          <w:tab w:val="left" w:pos="1080"/>
        </w:tabs>
        <w:spacing w:line="240" w:lineRule="auto"/>
        <w:ind w:left="540" w:right="389"/>
        <w:jc w:val="thaiDistribute"/>
        <w:rPr>
          <w:rFonts w:ascii="CordiaUPC"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EC24CD" w:rsidRPr="001545EE" w14:paraId="3F529045" w14:textId="77777777" w:rsidTr="000406A0">
        <w:trPr>
          <w:cantSplit/>
          <w:tblHeader/>
        </w:trPr>
        <w:tc>
          <w:tcPr>
            <w:tcW w:w="3078" w:type="dxa"/>
          </w:tcPr>
          <w:p w14:paraId="7D2D6A85" w14:textId="77777777" w:rsidR="00EC24CD" w:rsidRPr="001545EE" w:rsidRDefault="00EC24CD" w:rsidP="000406A0">
            <w:pPr>
              <w:ind w:right="-132"/>
              <w:rPr>
                <w:rFonts w:ascii="CordiaUPC" w:hAnsi="CordiaUPC" w:cs="CordiaUPC"/>
                <w:b/>
                <w:bCs/>
                <w:i/>
                <w:iCs/>
                <w:color w:val="000000"/>
                <w:sz w:val="26"/>
                <w:szCs w:val="26"/>
              </w:rPr>
            </w:pPr>
            <w:bookmarkStart w:id="45" w:name="_Hlk76136495"/>
            <w:r w:rsidRPr="001545EE">
              <w:rPr>
                <w:rFonts w:ascii="CordiaUPC" w:hAnsi="CordiaUPC" w:cs="CordiaUPC" w:hint="cs"/>
                <w:b/>
                <w:bCs/>
                <w:i/>
                <w:iCs/>
                <w:sz w:val="26"/>
                <w:szCs w:val="26"/>
                <w:lang w:val="en-US"/>
              </w:rPr>
              <w:t xml:space="preserve">For the </w:t>
            </w:r>
            <w:r w:rsidRPr="001545EE">
              <w:rPr>
                <w:rFonts w:ascii="CordiaUPC" w:hAnsi="CordiaUPC" w:cs="CordiaUPC"/>
                <w:b/>
                <w:bCs/>
                <w:i/>
                <w:iCs/>
                <w:sz w:val="26"/>
                <w:szCs w:val="26"/>
                <w:lang w:val="en-US"/>
              </w:rPr>
              <w:t>three-month period ended</w:t>
            </w:r>
          </w:p>
        </w:tc>
        <w:tc>
          <w:tcPr>
            <w:tcW w:w="6138" w:type="dxa"/>
            <w:gridSpan w:val="7"/>
            <w:vAlign w:val="bottom"/>
          </w:tcPr>
          <w:p w14:paraId="525C7071" w14:textId="77777777" w:rsidR="00EC24CD" w:rsidRPr="001545EE" w:rsidRDefault="00EC24CD" w:rsidP="000406A0">
            <w:pPr>
              <w:pStyle w:val="acctmergecolhdg"/>
              <w:spacing w:line="220" w:lineRule="exact"/>
              <w:rPr>
                <w:rFonts w:ascii="CordiaUPC" w:hAnsi="CordiaUPC" w:cs="CordiaUPC"/>
                <w:sz w:val="26"/>
                <w:szCs w:val="26"/>
              </w:rPr>
            </w:pPr>
          </w:p>
        </w:tc>
      </w:tr>
      <w:tr w:rsidR="00EC24CD" w:rsidRPr="001545EE" w14:paraId="5A297751" w14:textId="77777777" w:rsidTr="000406A0">
        <w:trPr>
          <w:cantSplit/>
          <w:tblHeader/>
        </w:trPr>
        <w:tc>
          <w:tcPr>
            <w:tcW w:w="3078" w:type="dxa"/>
          </w:tcPr>
          <w:p w14:paraId="5D756C26" w14:textId="430A6EA2" w:rsidR="00EC24CD" w:rsidRPr="001545EE" w:rsidRDefault="00EC24CD" w:rsidP="000406A0">
            <w:pPr>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30 June 202</w:t>
            </w:r>
            <w:r>
              <w:rPr>
                <w:rFonts w:ascii="CordiaUPC" w:eastAsia="Times New Roman" w:hAnsi="CordiaUPC" w:cs="CordiaUPC"/>
                <w:b/>
                <w:bCs/>
                <w:i/>
                <w:iCs/>
                <w:sz w:val="26"/>
                <w:szCs w:val="26"/>
                <w:lang w:val="en-US" w:bidi="th-TH"/>
              </w:rPr>
              <w:t>1</w:t>
            </w:r>
          </w:p>
        </w:tc>
        <w:tc>
          <w:tcPr>
            <w:tcW w:w="6138" w:type="dxa"/>
            <w:gridSpan w:val="7"/>
            <w:vAlign w:val="bottom"/>
          </w:tcPr>
          <w:p w14:paraId="7CC2D9C6" w14:textId="77777777" w:rsidR="00EC24CD" w:rsidRPr="001545EE" w:rsidRDefault="00EC24CD" w:rsidP="000406A0">
            <w:pPr>
              <w:pStyle w:val="acctmergecolhdg"/>
              <w:spacing w:line="220" w:lineRule="exact"/>
              <w:rPr>
                <w:rFonts w:ascii="CordiaUPC" w:hAnsi="CordiaUPC" w:cs="CordiaUPC"/>
                <w:sz w:val="26"/>
                <w:szCs w:val="26"/>
              </w:rPr>
            </w:pPr>
            <w:r w:rsidRPr="001545EE">
              <w:rPr>
                <w:rFonts w:ascii="CordiaUPC" w:hAnsi="CordiaUPC" w:cs="CordiaUPC" w:hint="cs"/>
                <w:sz w:val="26"/>
                <w:szCs w:val="26"/>
              </w:rPr>
              <w:t>Consolidated</w:t>
            </w:r>
          </w:p>
        </w:tc>
      </w:tr>
      <w:tr w:rsidR="00EC24CD" w:rsidRPr="001545EE" w14:paraId="7AD74033" w14:textId="77777777" w:rsidTr="000406A0">
        <w:trPr>
          <w:cantSplit/>
          <w:tblHeader/>
        </w:trPr>
        <w:tc>
          <w:tcPr>
            <w:tcW w:w="3078" w:type="dxa"/>
          </w:tcPr>
          <w:p w14:paraId="03D337F8" w14:textId="77777777" w:rsidR="00EC24CD" w:rsidRPr="001545EE" w:rsidDel="00F1172B" w:rsidRDefault="00EC24CD" w:rsidP="000406A0">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5916DAE4"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5CD846B3" w14:textId="77777777" w:rsidR="00EC24CD" w:rsidRPr="001545EE" w:rsidRDefault="00EC24CD" w:rsidP="000406A0">
            <w:pPr>
              <w:pStyle w:val="acctmergecolhdg"/>
              <w:spacing w:line="220" w:lineRule="exact"/>
              <w:rPr>
                <w:rFonts w:ascii="CordiaUPC" w:hAnsi="CordiaUPC" w:cs="CordiaUPC"/>
                <w:b w:val="0"/>
                <w:bCs/>
                <w:sz w:val="26"/>
                <w:szCs w:val="26"/>
              </w:rPr>
            </w:pPr>
          </w:p>
        </w:tc>
        <w:tc>
          <w:tcPr>
            <w:tcW w:w="1339" w:type="dxa"/>
            <w:vAlign w:val="bottom"/>
          </w:tcPr>
          <w:p w14:paraId="701D341D"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2B653CBD" w14:textId="77777777" w:rsidR="00EC24CD" w:rsidRPr="001545EE" w:rsidRDefault="00EC24CD" w:rsidP="000406A0">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65D7F068"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282EA624" w14:textId="77777777" w:rsidR="00EC24CD" w:rsidRPr="001545EE" w:rsidRDefault="00EC24CD" w:rsidP="000406A0">
            <w:pPr>
              <w:pStyle w:val="acctmergecolhdg"/>
              <w:spacing w:line="220" w:lineRule="exact"/>
              <w:rPr>
                <w:rFonts w:ascii="CordiaUPC" w:hAnsi="CordiaUPC" w:cs="CordiaUPC"/>
                <w:b w:val="0"/>
                <w:bCs/>
                <w:sz w:val="26"/>
                <w:szCs w:val="26"/>
              </w:rPr>
            </w:pPr>
          </w:p>
        </w:tc>
        <w:tc>
          <w:tcPr>
            <w:tcW w:w="1417" w:type="dxa"/>
            <w:vAlign w:val="bottom"/>
          </w:tcPr>
          <w:p w14:paraId="20A87D2F" w14:textId="77777777" w:rsidR="00EC24CD" w:rsidRPr="001545EE" w:rsidRDefault="00EC24CD" w:rsidP="000406A0">
            <w:pPr>
              <w:pStyle w:val="acctmergecolhdg"/>
              <w:spacing w:line="22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EC24CD" w:rsidRPr="001545EE" w14:paraId="45941BEF" w14:textId="77777777" w:rsidTr="000406A0">
        <w:trPr>
          <w:cantSplit/>
          <w:tblHeader/>
        </w:trPr>
        <w:tc>
          <w:tcPr>
            <w:tcW w:w="3078" w:type="dxa"/>
          </w:tcPr>
          <w:p w14:paraId="2EC6D359" w14:textId="77777777" w:rsidR="00EC24CD" w:rsidRPr="001545EE" w:rsidDel="00F1172B" w:rsidRDefault="00EC24CD" w:rsidP="000406A0">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1CA6C9B0" w14:textId="77777777" w:rsidR="00EC24CD" w:rsidRPr="001545EE" w:rsidRDefault="00EC24CD" w:rsidP="000406A0">
            <w:pPr>
              <w:pStyle w:val="acctmergecolhdg"/>
              <w:spacing w:line="22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FB2057" w:rsidRPr="001545EE" w14:paraId="24A20AFC" w14:textId="77777777" w:rsidTr="006D7A0D">
        <w:trPr>
          <w:cantSplit/>
        </w:trPr>
        <w:tc>
          <w:tcPr>
            <w:tcW w:w="3078" w:type="dxa"/>
            <w:vAlign w:val="bottom"/>
          </w:tcPr>
          <w:p w14:paraId="5E00861A" w14:textId="77777777" w:rsidR="00FB2057" w:rsidRPr="001545EE" w:rsidRDefault="00FB2057" w:rsidP="00FB2057">
            <w:pPr>
              <w:spacing w:line="22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55256AF6" w14:textId="24D167B5" w:rsidR="00FB2057" w:rsidRPr="00CA4442" w:rsidRDefault="00FB2057" w:rsidP="00FB2057">
            <w:pPr>
              <w:tabs>
                <w:tab w:val="decimal" w:pos="1156"/>
              </w:tabs>
              <w:spacing w:line="220" w:lineRule="exact"/>
              <w:ind w:right="-79"/>
              <w:outlineLvl w:val="0"/>
              <w:rPr>
                <w:rFonts w:ascii="CordiaUPC" w:hAnsi="CordiaUPC" w:cs="CordiaUPC"/>
                <w:color w:val="000000"/>
                <w:sz w:val="26"/>
                <w:szCs w:val="26"/>
                <w:lang w:val="en-US"/>
              </w:rPr>
            </w:pPr>
            <w:r w:rsidRPr="00CA4442">
              <w:rPr>
                <w:rFonts w:ascii="CordiaUPC" w:hAnsi="CordiaUPC" w:cs="CordiaUPC"/>
                <w:color w:val="000000"/>
                <w:sz w:val="26"/>
                <w:szCs w:val="26"/>
              </w:rPr>
              <w:t>12,782</w:t>
            </w:r>
          </w:p>
        </w:tc>
        <w:tc>
          <w:tcPr>
            <w:tcW w:w="181" w:type="dxa"/>
            <w:vAlign w:val="bottom"/>
          </w:tcPr>
          <w:p w14:paraId="17853F34"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DD66D94" w14:textId="3FB5682E" w:rsidR="00FB2057" w:rsidRPr="00CA4442" w:rsidRDefault="00FB2057" w:rsidP="00FB2057">
            <w:pPr>
              <w:tabs>
                <w:tab w:val="decimal" w:pos="1055"/>
              </w:tabs>
              <w:spacing w:line="220" w:lineRule="exact"/>
              <w:ind w:right="-79"/>
              <w:outlineLvl w:val="0"/>
              <w:rPr>
                <w:rFonts w:ascii="CordiaUPC" w:hAnsi="CordiaUPC" w:cs="CordiaUPC"/>
                <w:color w:val="000000"/>
                <w:sz w:val="26"/>
                <w:szCs w:val="26"/>
                <w:lang w:val="en-US" w:bidi="th-TH"/>
              </w:rPr>
            </w:pPr>
            <w:r w:rsidRPr="00CA4442">
              <w:rPr>
                <w:rFonts w:ascii="CordiaUPC" w:hAnsi="CordiaUPC" w:cs="CordiaUPC"/>
                <w:color w:val="000000"/>
                <w:sz w:val="26"/>
                <w:szCs w:val="26"/>
              </w:rPr>
              <w:t>3,120</w:t>
            </w:r>
          </w:p>
        </w:tc>
        <w:tc>
          <w:tcPr>
            <w:tcW w:w="181" w:type="dxa"/>
            <w:vAlign w:val="bottom"/>
          </w:tcPr>
          <w:p w14:paraId="5636AFBD"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0B00D1EF" w14:textId="68BBD7C8"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(7,374)</w:t>
            </w:r>
          </w:p>
        </w:tc>
        <w:tc>
          <w:tcPr>
            <w:tcW w:w="180" w:type="dxa"/>
            <w:vAlign w:val="bottom"/>
          </w:tcPr>
          <w:p w14:paraId="3982835C"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5EF6297A" w14:textId="2CD39077"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(5,521)</w:t>
            </w:r>
          </w:p>
        </w:tc>
      </w:tr>
      <w:tr w:rsidR="00FB2057" w:rsidRPr="001545EE" w14:paraId="38C8E818" w14:textId="77777777" w:rsidTr="000406A0">
        <w:trPr>
          <w:cantSplit/>
        </w:trPr>
        <w:tc>
          <w:tcPr>
            <w:tcW w:w="3078" w:type="dxa"/>
            <w:vAlign w:val="bottom"/>
          </w:tcPr>
          <w:p w14:paraId="778C1AF8" w14:textId="77777777" w:rsidR="00FB2057" w:rsidRPr="001545EE" w:rsidRDefault="00FB2057" w:rsidP="00FB2057">
            <w:pPr>
              <w:spacing w:line="22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54F3897D" w14:textId="55EBCF19" w:rsidR="00FB2057" w:rsidRPr="00CA4442" w:rsidRDefault="00FB2057" w:rsidP="00FB2057">
            <w:pPr>
              <w:tabs>
                <w:tab w:val="decimal" w:pos="115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1DEE61BF"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5D288DFD" w14:textId="68DC2A95" w:rsidR="00FB2057" w:rsidRPr="00CA4442" w:rsidRDefault="00FB2057" w:rsidP="00FB2057">
            <w:pPr>
              <w:tabs>
                <w:tab w:val="decimal" w:pos="1055"/>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77DC0630"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4EE65320" w14:textId="66DC5F60"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(30)</w:t>
            </w:r>
          </w:p>
        </w:tc>
        <w:tc>
          <w:tcPr>
            <w:tcW w:w="180" w:type="dxa"/>
            <w:vAlign w:val="bottom"/>
          </w:tcPr>
          <w:p w14:paraId="750FDDD8"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CBEA4E5" w14:textId="564C7392"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30</w:t>
            </w:r>
          </w:p>
        </w:tc>
      </w:tr>
      <w:tr w:rsidR="00FB2057" w:rsidRPr="001545EE" w14:paraId="37C6F5E8" w14:textId="77777777" w:rsidTr="000406A0">
        <w:trPr>
          <w:cantSplit/>
        </w:trPr>
        <w:tc>
          <w:tcPr>
            <w:tcW w:w="3078" w:type="dxa"/>
            <w:vAlign w:val="bottom"/>
          </w:tcPr>
          <w:p w14:paraId="0E7CA0C9" w14:textId="77777777" w:rsidR="00FB2057" w:rsidRPr="001545EE" w:rsidRDefault="00FB2057" w:rsidP="00FB2057">
            <w:pPr>
              <w:spacing w:line="22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5E30FE1C" w14:textId="2268D778" w:rsidR="00FB2057" w:rsidRPr="00CA4442" w:rsidRDefault="00FB2057" w:rsidP="00FB2057">
            <w:pPr>
              <w:tabs>
                <w:tab w:val="decimal" w:pos="115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18914FC4"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19ADD2A5" w14:textId="57324699" w:rsidR="00FB2057" w:rsidRPr="00CA4442" w:rsidRDefault="00FB2057" w:rsidP="00FB2057">
            <w:pPr>
              <w:tabs>
                <w:tab w:val="decimal" w:pos="1055"/>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(2)</w:t>
            </w:r>
          </w:p>
        </w:tc>
        <w:tc>
          <w:tcPr>
            <w:tcW w:w="181" w:type="dxa"/>
            <w:vAlign w:val="bottom"/>
          </w:tcPr>
          <w:p w14:paraId="3C76BF83"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329DC794" w14:textId="16964D59"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2</w:t>
            </w:r>
          </w:p>
        </w:tc>
        <w:tc>
          <w:tcPr>
            <w:tcW w:w="180" w:type="dxa"/>
            <w:vAlign w:val="bottom"/>
          </w:tcPr>
          <w:p w14:paraId="69FE3B13"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592D3E96" w14:textId="764B76F2"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r>
      <w:tr w:rsidR="00FB2057" w:rsidRPr="001545EE" w14:paraId="1CD72E81" w14:textId="77777777" w:rsidTr="006D7A0D">
        <w:trPr>
          <w:cantSplit/>
        </w:trPr>
        <w:tc>
          <w:tcPr>
            <w:tcW w:w="3078" w:type="dxa"/>
            <w:vAlign w:val="bottom"/>
          </w:tcPr>
          <w:p w14:paraId="66D490F5" w14:textId="77777777" w:rsidR="00FB2057" w:rsidRPr="001545EE" w:rsidRDefault="00FB2057" w:rsidP="00FB2057">
            <w:pPr>
              <w:spacing w:line="22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3C9F261" w14:textId="6DA34843" w:rsidR="00FB2057" w:rsidRPr="00CA4442" w:rsidRDefault="00FB2057" w:rsidP="00FB2057">
            <w:pPr>
              <w:tabs>
                <w:tab w:val="decimal" w:pos="1156"/>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12,782</w:t>
            </w:r>
          </w:p>
        </w:tc>
        <w:tc>
          <w:tcPr>
            <w:tcW w:w="181" w:type="dxa"/>
            <w:vAlign w:val="bottom"/>
          </w:tcPr>
          <w:p w14:paraId="756431E0"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1FDA58E3" w14:textId="33611DF9" w:rsidR="00FB2057" w:rsidRPr="00CA4442" w:rsidRDefault="00FB2057" w:rsidP="00FB2057">
            <w:pPr>
              <w:tabs>
                <w:tab w:val="decimal" w:pos="1055"/>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3,118</w:t>
            </w:r>
          </w:p>
        </w:tc>
        <w:tc>
          <w:tcPr>
            <w:tcW w:w="181" w:type="dxa"/>
            <w:vAlign w:val="bottom"/>
          </w:tcPr>
          <w:p w14:paraId="1690AF58"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47A38342" w14:textId="17060C86" w:rsidR="00FB2057" w:rsidRPr="00CA4442" w:rsidRDefault="00FB2057" w:rsidP="00FB2057">
            <w:pPr>
              <w:tabs>
                <w:tab w:val="decimal" w:pos="1084"/>
              </w:tabs>
              <w:spacing w:line="220" w:lineRule="exact"/>
              <w:ind w:right="-79"/>
              <w:outlineLvl w:val="0"/>
              <w:rPr>
                <w:rFonts w:ascii="CordiaUPC" w:hAnsi="CordiaUPC" w:cs="CordiaUPC"/>
                <w:b/>
                <w:bCs/>
                <w:color w:val="000000"/>
                <w:sz w:val="26"/>
                <w:szCs w:val="26"/>
                <w:lang w:val="en-US"/>
              </w:rPr>
            </w:pPr>
            <w:r w:rsidRPr="00CA4442">
              <w:rPr>
                <w:rFonts w:ascii="CordiaUPC" w:hAnsi="CordiaUPC" w:cs="CordiaUPC"/>
                <w:b/>
                <w:bCs/>
                <w:color w:val="000000"/>
                <w:sz w:val="26"/>
                <w:szCs w:val="26"/>
              </w:rPr>
              <w:t>(7,402)</w:t>
            </w:r>
          </w:p>
        </w:tc>
        <w:tc>
          <w:tcPr>
            <w:tcW w:w="180" w:type="dxa"/>
            <w:vAlign w:val="bottom"/>
          </w:tcPr>
          <w:p w14:paraId="66EF4EF8"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05B571B0" w14:textId="529A4074" w:rsidR="00FB2057" w:rsidRPr="00CA4442" w:rsidRDefault="00FB2057" w:rsidP="00FB2057">
            <w:pPr>
              <w:tabs>
                <w:tab w:val="decimal" w:pos="1126"/>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(5,491)</w:t>
            </w:r>
          </w:p>
        </w:tc>
      </w:tr>
      <w:bookmarkEnd w:id="45"/>
    </w:tbl>
    <w:p w14:paraId="55C3CF91" w14:textId="53FED959" w:rsidR="00A9471E" w:rsidRDefault="00A9471E" w:rsidP="00DE2395">
      <w:pPr>
        <w:tabs>
          <w:tab w:val="left" w:pos="540"/>
          <w:tab w:val="left" w:pos="1080"/>
        </w:tabs>
        <w:spacing w:line="240" w:lineRule="auto"/>
        <w:ind w:left="540" w:right="389"/>
        <w:jc w:val="thaiDistribute"/>
        <w:rPr>
          <w:rFonts w:ascii="CordiaUPC" w:hAnsi="CordiaUPC" w:cs="CordiaUPC"/>
          <w:b/>
          <w:bCs/>
          <w:i/>
          <w:iCs/>
          <w:sz w:val="26"/>
          <w:szCs w:val="26"/>
          <w:cs/>
          <w:lang w:bidi="th-TH"/>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EC24CD" w:rsidRPr="001545EE" w14:paraId="59669DB2" w14:textId="77777777" w:rsidTr="000406A0">
        <w:trPr>
          <w:cantSplit/>
          <w:tblHeader/>
        </w:trPr>
        <w:tc>
          <w:tcPr>
            <w:tcW w:w="3078" w:type="dxa"/>
          </w:tcPr>
          <w:p w14:paraId="1225126F" w14:textId="598B5C0F" w:rsidR="00EC24CD" w:rsidRPr="001545EE" w:rsidRDefault="00EC24CD" w:rsidP="00EC24CD">
            <w:pPr>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sidRPr="001545EE">
              <w:rPr>
                <w:rFonts w:ascii="CordiaUPC" w:hAnsi="CordiaUPC" w:cs="CordiaUPC"/>
                <w:b/>
                <w:bCs/>
                <w:i/>
                <w:iCs/>
                <w:sz w:val="26"/>
                <w:szCs w:val="26"/>
                <w:lang w:val="en-US"/>
              </w:rPr>
              <w:t>three-month period ended</w:t>
            </w:r>
          </w:p>
        </w:tc>
        <w:tc>
          <w:tcPr>
            <w:tcW w:w="6138" w:type="dxa"/>
            <w:gridSpan w:val="7"/>
            <w:vAlign w:val="bottom"/>
          </w:tcPr>
          <w:p w14:paraId="3340D636" w14:textId="77777777" w:rsidR="00EC24CD" w:rsidRPr="001545EE" w:rsidRDefault="00EC24CD" w:rsidP="00EC24CD">
            <w:pPr>
              <w:pStyle w:val="acctmergecolhdg"/>
              <w:spacing w:line="220" w:lineRule="exact"/>
              <w:rPr>
                <w:rFonts w:ascii="CordiaUPC" w:hAnsi="CordiaUPC" w:cs="CordiaUPC"/>
                <w:sz w:val="26"/>
                <w:szCs w:val="26"/>
              </w:rPr>
            </w:pPr>
          </w:p>
        </w:tc>
      </w:tr>
      <w:tr w:rsidR="00EC24CD" w:rsidRPr="001545EE" w14:paraId="5A0AD0D4" w14:textId="77777777" w:rsidTr="000406A0">
        <w:trPr>
          <w:cantSplit/>
          <w:tblHeader/>
        </w:trPr>
        <w:tc>
          <w:tcPr>
            <w:tcW w:w="3078" w:type="dxa"/>
          </w:tcPr>
          <w:p w14:paraId="50BCABD3" w14:textId="046D24DE" w:rsidR="00EC24CD" w:rsidRPr="001545EE" w:rsidRDefault="00EC24CD" w:rsidP="00EC24CD">
            <w:pPr>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30 June 2020</w:t>
            </w:r>
          </w:p>
        </w:tc>
        <w:tc>
          <w:tcPr>
            <w:tcW w:w="6138" w:type="dxa"/>
            <w:gridSpan w:val="7"/>
            <w:vAlign w:val="bottom"/>
          </w:tcPr>
          <w:p w14:paraId="7118A8A6" w14:textId="77777777" w:rsidR="00EC24CD" w:rsidRPr="001545EE" w:rsidRDefault="00EC24CD" w:rsidP="00EC24CD">
            <w:pPr>
              <w:pStyle w:val="acctmergecolhdg"/>
              <w:spacing w:line="220" w:lineRule="exact"/>
              <w:rPr>
                <w:rFonts w:ascii="CordiaUPC" w:hAnsi="CordiaUPC" w:cs="CordiaUPC"/>
                <w:sz w:val="26"/>
                <w:szCs w:val="26"/>
              </w:rPr>
            </w:pPr>
            <w:r w:rsidRPr="001545EE">
              <w:rPr>
                <w:rFonts w:ascii="CordiaUPC" w:hAnsi="CordiaUPC" w:cs="CordiaUPC" w:hint="cs"/>
                <w:sz w:val="26"/>
                <w:szCs w:val="26"/>
              </w:rPr>
              <w:t>Consolidated</w:t>
            </w:r>
          </w:p>
        </w:tc>
      </w:tr>
      <w:tr w:rsidR="00EC24CD" w:rsidRPr="001545EE" w14:paraId="04314EF1" w14:textId="77777777" w:rsidTr="000406A0">
        <w:trPr>
          <w:cantSplit/>
          <w:tblHeader/>
        </w:trPr>
        <w:tc>
          <w:tcPr>
            <w:tcW w:w="3078" w:type="dxa"/>
          </w:tcPr>
          <w:p w14:paraId="6BFA3DD7" w14:textId="77777777" w:rsidR="00EC24CD" w:rsidRPr="001545EE" w:rsidDel="00F1172B" w:rsidRDefault="00EC24CD" w:rsidP="000406A0">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7A233F5D"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3542C01B" w14:textId="77777777" w:rsidR="00EC24CD" w:rsidRPr="001545EE" w:rsidRDefault="00EC24CD" w:rsidP="000406A0">
            <w:pPr>
              <w:pStyle w:val="acctmergecolhdg"/>
              <w:spacing w:line="220" w:lineRule="exact"/>
              <w:rPr>
                <w:rFonts w:ascii="CordiaUPC" w:hAnsi="CordiaUPC" w:cs="CordiaUPC"/>
                <w:b w:val="0"/>
                <w:bCs/>
                <w:sz w:val="26"/>
                <w:szCs w:val="26"/>
              </w:rPr>
            </w:pPr>
          </w:p>
        </w:tc>
        <w:tc>
          <w:tcPr>
            <w:tcW w:w="1339" w:type="dxa"/>
            <w:vAlign w:val="bottom"/>
          </w:tcPr>
          <w:p w14:paraId="5CD0A63F"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4B86A1F1" w14:textId="77777777" w:rsidR="00EC24CD" w:rsidRPr="001545EE" w:rsidRDefault="00EC24CD" w:rsidP="000406A0">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06FF7957"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11DEA978" w14:textId="77777777" w:rsidR="00EC24CD" w:rsidRPr="001545EE" w:rsidRDefault="00EC24CD" w:rsidP="000406A0">
            <w:pPr>
              <w:pStyle w:val="acctmergecolhdg"/>
              <w:spacing w:line="220" w:lineRule="exact"/>
              <w:rPr>
                <w:rFonts w:ascii="CordiaUPC" w:hAnsi="CordiaUPC" w:cs="CordiaUPC"/>
                <w:b w:val="0"/>
                <w:bCs/>
                <w:sz w:val="26"/>
                <w:szCs w:val="26"/>
              </w:rPr>
            </w:pPr>
          </w:p>
        </w:tc>
        <w:tc>
          <w:tcPr>
            <w:tcW w:w="1417" w:type="dxa"/>
            <w:vAlign w:val="bottom"/>
          </w:tcPr>
          <w:p w14:paraId="2618102D" w14:textId="77777777" w:rsidR="00EC24CD" w:rsidRPr="001545EE" w:rsidRDefault="00EC24CD" w:rsidP="000406A0">
            <w:pPr>
              <w:pStyle w:val="acctmergecolhdg"/>
              <w:spacing w:line="22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EC24CD" w:rsidRPr="001545EE" w14:paraId="4CA43034" w14:textId="77777777" w:rsidTr="000406A0">
        <w:trPr>
          <w:cantSplit/>
          <w:tblHeader/>
        </w:trPr>
        <w:tc>
          <w:tcPr>
            <w:tcW w:w="3078" w:type="dxa"/>
          </w:tcPr>
          <w:p w14:paraId="72AE16B0" w14:textId="77777777" w:rsidR="00EC24CD" w:rsidRPr="001545EE" w:rsidDel="00F1172B" w:rsidRDefault="00EC24CD" w:rsidP="000406A0">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1BA96569" w14:textId="77777777" w:rsidR="00EC24CD" w:rsidRPr="001545EE" w:rsidRDefault="00EC24CD" w:rsidP="000406A0">
            <w:pPr>
              <w:pStyle w:val="acctmergecolhdg"/>
              <w:spacing w:line="22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FB2057" w:rsidRPr="001545EE" w14:paraId="754BCD32" w14:textId="77777777" w:rsidTr="006D7A0D">
        <w:trPr>
          <w:cantSplit/>
        </w:trPr>
        <w:tc>
          <w:tcPr>
            <w:tcW w:w="3078" w:type="dxa"/>
            <w:vAlign w:val="bottom"/>
          </w:tcPr>
          <w:p w14:paraId="51DA2A88" w14:textId="77777777" w:rsidR="00FB2057" w:rsidRPr="001545EE" w:rsidRDefault="00FB2057" w:rsidP="00FB2057">
            <w:pPr>
              <w:spacing w:line="22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399E95F9" w14:textId="6ED225D7" w:rsidR="00FB2057" w:rsidRPr="00CA4442" w:rsidRDefault="00FB2057" w:rsidP="00FB2057">
            <w:pPr>
              <w:tabs>
                <w:tab w:val="decimal" w:pos="1156"/>
              </w:tabs>
              <w:spacing w:line="220" w:lineRule="exact"/>
              <w:ind w:right="-79"/>
              <w:outlineLvl w:val="0"/>
              <w:rPr>
                <w:rFonts w:ascii="CordiaUPC" w:hAnsi="CordiaUPC" w:cs="CordiaUPC"/>
                <w:color w:val="000000"/>
                <w:sz w:val="26"/>
                <w:szCs w:val="26"/>
                <w:lang w:val="en-US"/>
              </w:rPr>
            </w:pPr>
            <w:r w:rsidRPr="00CA4442">
              <w:rPr>
                <w:rFonts w:ascii="CordiaUPC" w:hAnsi="CordiaUPC" w:cs="CordiaUPC"/>
                <w:color w:val="000000"/>
                <w:sz w:val="26"/>
                <w:szCs w:val="26"/>
              </w:rPr>
              <w:t>13,046</w:t>
            </w:r>
          </w:p>
        </w:tc>
        <w:tc>
          <w:tcPr>
            <w:tcW w:w="181" w:type="dxa"/>
            <w:vAlign w:val="bottom"/>
          </w:tcPr>
          <w:p w14:paraId="13EC40E2"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981E641" w14:textId="0F029AB3" w:rsidR="00FB2057" w:rsidRPr="00CA4442" w:rsidRDefault="00FB2057" w:rsidP="00FB2057">
            <w:pPr>
              <w:tabs>
                <w:tab w:val="decimal" w:pos="1055"/>
              </w:tabs>
              <w:spacing w:line="220" w:lineRule="exact"/>
              <w:ind w:right="-79"/>
              <w:outlineLvl w:val="0"/>
              <w:rPr>
                <w:rFonts w:ascii="CordiaUPC" w:hAnsi="CordiaUPC" w:cs="CordiaUPC"/>
                <w:color w:val="000000"/>
                <w:sz w:val="26"/>
                <w:szCs w:val="26"/>
                <w:lang w:val="en-US" w:bidi="th-TH"/>
              </w:rPr>
            </w:pPr>
            <w:r w:rsidRPr="00CA4442">
              <w:rPr>
                <w:rFonts w:ascii="CordiaUPC" w:hAnsi="CordiaUPC" w:cs="CordiaUPC"/>
                <w:color w:val="000000"/>
                <w:sz w:val="26"/>
                <w:szCs w:val="26"/>
              </w:rPr>
              <w:t>3,545</w:t>
            </w:r>
          </w:p>
        </w:tc>
        <w:tc>
          <w:tcPr>
            <w:tcW w:w="181" w:type="dxa"/>
            <w:vAlign w:val="bottom"/>
          </w:tcPr>
          <w:p w14:paraId="376B48BF"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9D287E7" w14:textId="71F58696"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(7,725)</w:t>
            </w:r>
          </w:p>
        </w:tc>
        <w:tc>
          <w:tcPr>
            <w:tcW w:w="180" w:type="dxa"/>
            <w:vAlign w:val="bottom"/>
          </w:tcPr>
          <w:p w14:paraId="0CB46B75"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008B265F" w14:textId="73392638"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(5,046)</w:t>
            </w:r>
          </w:p>
        </w:tc>
      </w:tr>
      <w:tr w:rsidR="00FB2057" w:rsidRPr="001545EE" w14:paraId="0ECB2BDD" w14:textId="77777777" w:rsidTr="000406A0">
        <w:trPr>
          <w:cantSplit/>
        </w:trPr>
        <w:tc>
          <w:tcPr>
            <w:tcW w:w="3078" w:type="dxa"/>
            <w:vAlign w:val="bottom"/>
          </w:tcPr>
          <w:p w14:paraId="780BEA54" w14:textId="77777777" w:rsidR="00FB2057" w:rsidRPr="001545EE" w:rsidRDefault="00FB2057" w:rsidP="00FB2057">
            <w:pPr>
              <w:spacing w:line="22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7C2984EF" w14:textId="727C2AC0" w:rsidR="00FB2057" w:rsidRPr="00CA4442" w:rsidRDefault="00FB2057" w:rsidP="00FB2057">
            <w:pPr>
              <w:tabs>
                <w:tab w:val="decimal" w:pos="115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5FDDBEBB"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58EAFA27" w14:textId="2081040F" w:rsidR="00FB2057" w:rsidRPr="00CA4442" w:rsidRDefault="00FB2057" w:rsidP="00FB2057">
            <w:pPr>
              <w:tabs>
                <w:tab w:val="decimal" w:pos="1055"/>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498B8B6D"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0970A599" w14:textId="1085741E"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(73)</w:t>
            </w:r>
          </w:p>
        </w:tc>
        <w:tc>
          <w:tcPr>
            <w:tcW w:w="180" w:type="dxa"/>
            <w:vAlign w:val="bottom"/>
          </w:tcPr>
          <w:p w14:paraId="418D9F9F"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13163B6" w14:textId="6AC44D01"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73</w:t>
            </w:r>
          </w:p>
        </w:tc>
      </w:tr>
      <w:tr w:rsidR="00FB2057" w:rsidRPr="001545EE" w14:paraId="3A263335" w14:textId="77777777" w:rsidTr="000406A0">
        <w:trPr>
          <w:cantSplit/>
        </w:trPr>
        <w:tc>
          <w:tcPr>
            <w:tcW w:w="3078" w:type="dxa"/>
            <w:vAlign w:val="bottom"/>
          </w:tcPr>
          <w:p w14:paraId="235E82BF" w14:textId="77777777" w:rsidR="00FB2057" w:rsidRPr="001545EE" w:rsidRDefault="00FB2057" w:rsidP="00FB2057">
            <w:pPr>
              <w:spacing w:line="22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7BCA9B78" w14:textId="07CB22B7" w:rsidR="00FB2057" w:rsidRPr="00CA4442" w:rsidRDefault="00FB2057" w:rsidP="00FB2057">
            <w:pPr>
              <w:tabs>
                <w:tab w:val="decimal" w:pos="115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26BB52BE"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7B61F825" w14:textId="16FF89FE" w:rsidR="00FB2057" w:rsidRPr="00CA4442" w:rsidRDefault="00FB2057" w:rsidP="00FB2057">
            <w:pPr>
              <w:tabs>
                <w:tab w:val="decimal" w:pos="1055"/>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(22)</w:t>
            </w:r>
          </w:p>
        </w:tc>
        <w:tc>
          <w:tcPr>
            <w:tcW w:w="181" w:type="dxa"/>
            <w:vAlign w:val="bottom"/>
          </w:tcPr>
          <w:p w14:paraId="78799B53"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6C48B0F7" w14:textId="645DA200"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22</w:t>
            </w:r>
          </w:p>
        </w:tc>
        <w:tc>
          <w:tcPr>
            <w:tcW w:w="180" w:type="dxa"/>
            <w:vAlign w:val="bottom"/>
          </w:tcPr>
          <w:p w14:paraId="3BB9F0A3"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67516F42" w14:textId="771CB3D6"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r>
      <w:tr w:rsidR="00FB2057" w:rsidRPr="001545EE" w14:paraId="0D2FEDBE" w14:textId="77777777" w:rsidTr="006D7A0D">
        <w:trPr>
          <w:cantSplit/>
        </w:trPr>
        <w:tc>
          <w:tcPr>
            <w:tcW w:w="3078" w:type="dxa"/>
            <w:vAlign w:val="bottom"/>
          </w:tcPr>
          <w:p w14:paraId="6687583C" w14:textId="77777777" w:rsidR="00FB2057" w:rsidRPr="001545EE" w:rsidRDefault="00FB2057" w:rsidP="00FB2057">
            <w:pPr>
              <w:spacing w:line="22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7150E9C8" w14:textId="232C10C8" w:rsidR="00FB2057" w:rsidRPr="00CA4442" w:rsidRDefault="00FB2057" w:rsidP="00FB2057">
            <w:pPr>
              <w:tabs>
                <w:tab w:val="decimal" w:pos="1156"/>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13,046</w:t>
            </w:r>
          </w:p>
        </w:tc>
        <w:tc>
          <w:tcPr>
            <w:tcW w:w="181" w:type="dxa"/>
            <w:vAlign w:val="bottom"/>
          </w:tcPr>
          <w:p w14:paraId="4825A4C0"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672E46C5" w14:textId="6C8C7BD4" w:rsidR="00FB2057" w:rsidRPr="00CA4442" w:rsidRDefault="00FB2057" w:rsidP="00FB2057">
            <w:pPr>
              <w:tabs>
                <w:tab w:val="decimal" w:pos="1055"/>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3,523</w:t>
            </w:r>
          </w:p>
        </w:tc>
        <w:tc>
          <w:tcPr>
            <w:tcW w:w="181" w:type="dxa"/>
            <w:vAlign w:val="bottom"/>
          </w:tcPr>
          <w:p w14:paraId="755DD86B"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C446D72" w14:textId="6477768A" w:rsidR="00FB2057" w:rsidRPr="00CA4442" w:rsidRDefault="00FB2057" w:rsidP="00FB2057">
            <w:pPr>
              <w:tabs>
                <w:tab w:val="decimal" w:pos="1084"/>
              </w:tabs>
              <w:spacing w:line="220" w:lineRule="exact"/>
              <w:ind w:right="-79"/>
              <w:outlineLvl w:val="0"/>
              <w:rPr>
                <w:rFonts w:ascii="CordiaUPC" w:hAnsi="CordiaUPC" w:cs="CordiaUPC"/>
                <w:b/>
                <w:bCs/>
                <w:color w:val="000000"/>
                <w:sz w:val="26"/>
                <w:szCs w:val="26"/>
                <w:lang w:val="en-US"/>
              </w:rPr>
            </w:pPr>
            <w:r w:rsidRPr="00CA4442">
              <w:rPr>
                <w:rFonts w:ascii="CordiaUPC" w:hAnsi="CordiaUPC" w:cs="CordiaUPC"/>
                <w:b/>
                <w:bCs/>
                <w:color w:val="000000"/>
                <w:sz w:val="26"/>
                <w:szCs w:val="26"/>
              </w:rPr>
              <w:t>(7,776)</w:t>
            </w:r>
          </w:p>
        </w:tc>
        <w:tc>
          <w:tcPr>
            <w:tcW w:w="180" w:type="dxa"/>
            <w:vAlign w:val="bottom"/>
          </w:tcPr>
          <w:p w14:paraId="58276988"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B086C4E" w14:textId="560B7628" w:rsidR="00FB2057" w:rsidRPr="00CA4442" w:rsidRDefault="00FB2057" w:rsidP="00FB2057">
            <w:pPr>
              <w:tabs>
                <w:tab w:val="decimal" w:pos="1126"/>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(4,973)</w:t>
            </w:r>
          </w:p>
        </w:tc>
      </w:tr>
    </w:tbl>
    <w:p w14:paraId="72E505D8" w14:textId="77777777" w:rsidR="00A9471E" w:rsidRDefault="00A9471E" w:rsidP="00DE2395">
      <w:pPr>
        <w:tabs>
          <w:tab w:val="left" w:pos="540"/>
          <w:tab w:val="left" w:pos="1080"/>
        </w:tabs>
        <w:spacing w:line="240" w:lineRule="auto"/>
        <w:ind w:left="540" w:right="389"/>
        <w:jc w:val="thaiDistribute"/>
        <w:rPr>
          <w:rFonts w:ascii="CordiaUPC"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EC24CD" w:rsidRPr="001545EE" w14:paraId="7A937FC7" w14:textId="77777777" w:rsidTr="000406A0">
        <w:trPr>
          <w:cantSplit/>
          <w:tblHeader/>
        </w:trPr>
        <w:tc>
          <w:tcPr>
            <w:tcW w:w="3078" w:type="dxa"/>
          </w:tcPr>
          <w:p w14:paraId="223E1243" w14:textId="7FC9BF35" w:rsidR="00EC24CD" w:rsidRPr="001545EE" w:rsidRDefault="00EC24CD" w:rsidP="00EC24CD">
            <w:pPr>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Pr>
                <w:rFonts w:ascii="CordiaUPC" w:hAnsi="CordiaUPC" w:cs="CordiaUPC"/>
                <w:b/>
                <w:bCs/>
                <w:i/>
                <w:iCs/>
                <w:sz w:val="26"/>
                <w:szCs w:val="26"/>
                <w:lang w:val="en-US"/>
              </w:rPr>
              <w:t>six</w:t>
            </w:r>
            <w:r w:rsidRPr="001545EE">
              <w:rPr>
                <w:rFonts w:ascii="CordiaUPC" w:hAnsi="CordiaUPC" w:cs="CordiaUPC"/>
                <w:b/>
                <w:bCs/>
                <w:i/>
                <w:iCs/>
                <w:sz w:val="26"/>
                <w:szCs w:val="26"/>
                <w:lang w:val="en-US"/>
              </w:rPr>
              <w:t>-month period ended</w:t>
            </w:r>
          </w:p>
        </w:tc>
        <w:tc>
          <w:tcPr>
            <w:tcW w:w="6138" w:type="dxa"/>
            <w:gridSpan w:val="7"/>
            <w:vAlign w:val="bottom"/>
          </w:tcPr>
          <w:p w14:paraId="424F62F1" w14:textId="77777777" w:rsidR="00EC24CD" w:rsidRPr="001545EE" w:rsidRDefault="00EC24CD" w:rsidP="00EC24CD">
            <w:pPr>
              <w:pStyle w:val="acctmergecolhdg"/>
              <w:spacing w:line="220" w:lineRule="exact"/>
              <w:rPr>
                <w:rFonts w:ascii="CordiaUPC" w:hAnsi="CordiaUPC" w:cs="CordiaUPC"/>
                <w:sz w:val="26"/>
                <w:szCs w:val="26"/>
              </w:rPr>
            </w:pPr>
          </w:p>
        </w:tc>
      </w:tr>
      <w:tr w:rsidR="00EC24CD" w:rsidRPr="001545EE" w14:paraId="030672C7" w14:textId="77777777" w:rsidTr="000406A0">
        <w:trPr>
          <w:cantSplit/>
          <w:tblHeader/>
        </w:trPr>
        <w:tc>
          <w:tcPr>
            <w:tcW w:w="3078" w:type="dxa"/>
          </w:tcPr>
          <w:p w14:paraId="0799F965" w14:textId="70A60337" w:rsidR="00EC24CD" w:rsidRPr="001545EE" w:rsidRDefault="00EC24CD" w:rsidP="00EC24CD">
            <w:pPr>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30 June 20</w:t>
            </w:r>
            <w:r>
              <w:rPr>
                <w:rFonts w:ascii="CordiaUPC" w:eastAsia="Times New Roman" w:hAnsi="CordiaUPC" w:cs="CordiaUPC"/>
                <w:b/>
                <w:bCs/>
                <w:i/>
                <w:iCs/>
                <w:sz w:val="26"/>
                <w:szCs w:val="26"/>
                <w:lang w:val="en-US"/>
              </w:rPr>
              <w:t>21</w:t>
            </w:r>
          </w:p>
        </w:tc>
        <w:tc>
          <w:tcPr>
            <w:tcW w:w="6138" w:type="dxa"/>
            <w:gridSpan w:val="7"/>
            <w:vAlign w:val="bottom"/>
          </w:tcPr>
          <w:p w14:paraId="39015429" w14:textId="77777777" w:rsidR="00EC24CD" w:rsidRPr="001545EE" w:rsidRDefault="00EC24CD" w:rsidP="00EC24CD">
            <w:pPr>
              <w:pStyle w:val="acctmergecolhdg"/>
              <w:spacing w:line="220" w:lineRule="exact"/>
              <w:rPr>
                <w:rFonts w:ascii="CordiaUPC" w:hAnsi="CordiaUPC" w:cs="CordiaUPC"/>
                <w:sz w:val="26"/>
                <w:szCs w:val="26"/>
              </w:rPr>
            </w:pPr>
            <w:r w:rsidRPr="001545EE">
              <w:rPr>
                <w:rFonts w:ascii="CordiaUPC" w:hAnsi="CordiaUPC" w:cs="CordiaUPC" w:hint="cs"/>
                <w:sz w:val="26"/>
                <w:szCs w:val="26"/>
              </w:rPr>
              <w:t>Consolidated</w:t>
            </w:r>
          </w:p>
        </w:tc>
      </w:tr>
      <w:tr w:rsidR="00EC24CD" w:rsidRPr="001545EE" w14:paraId="61CD9E71" w14:textId="77777777" w:rsidTr="000406A0">
        <w:trPr>
          <w:cantSplit/>
          <w:tblHeader/>
        </w:trPr>
        <w:tc>
          <w:tcPr>
            <w:tcW w:w="3078" w:type="dxa"/>
          </w:tcPr>
          <w:p w14:paraId="296DF384" w14:textId="77777777" w:rsidR="00EC24CD" w:rsidRPr="001545EE" w:rsidDel="00F1172B" w:rsidRDefault="00EC24CD" w:rsidP="000406A0">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7A23E3C5"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4DE60516" w14:textId="77777777" w:rsidR="00EC24CD" w:rsidRPr="001545EE" w:rsidRDefault="00EC24CD" w:rsidP="000406A0">
            <w:pPr>
              <w:pStyle w:val="acctmergecolhdg"/>
              <w:spacing w:line="220" w:lineRule="exact"/>
              <w:rPr>
                <w:rFonts w:ascii="CordiaUPC" w:hAnsi="CordiaUPC" w:cs="CordiaUPC"/>
                <w:b w:val="0"/>
                <w:bCs/>
                <w:sz w:val="26"/>
                <w:szCs w:val="26"/>
              </w:rPr>
            </w:pPr>
          </w:p>
        </w:tc>
        <w:tc>
          <w:tcPr>
            <w:tcW w:w="1339" w:type="dxa"/>
            <w:vAlign w:val="bottom"/>
          </w:tcPr>
          <w:p w14:paraId="0C5DF509"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0B8E1E28" w14:textId="77777777" w:rsidR="00EC24CD" w:rsidRPr="001545EE" w:rsidRDefault="00EC24CD" w:rsidP="000406A0">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6627ADBC"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1B40F0E5" w14:textId="77777777" w:rsidR="00EC24CD" w:rsidRPr="001545EE" w:rsidRDefault="00EC24CD" w:rsidP="000406A0">
            <w:pPr>
              <w:pStyle w:val="acctmergecolhdg"/>
              <w:spacing w:line="220" w:lineRule="exact"/>
              <w:rPr>
                <w:rFonts w:ascii="CordiaUPC" w:hAnsi="CordiaUPC" w:cs="CordiaUPC"/>
                <w:b w:val="0"/>
                <w:bCs/>
                <w:sz w:val="26"/>
                <w:szCs w:val="26"/>
              </w:rPr>
            </w:pPr>
          </w:p>
        </w:tc>
        <w:tc>
          <w:tcPr>
            <w:tcW w:w="1417" w:type="dxa"/>
            <w:vAlign w:val="bottom"/>
          </w:tcPr>
          <w:p w14:paraId="256654BD" w14:textId="77777777" w:rsidR="00EC24CD" w:rsidRPr="001545EE" w:rsidRDefault="00EC24CD" w:rsidP="000406A0">
            <w:pPr>
              <w:pStyle w:val="acctmergecolhdg"/>
              <w:spacing w:line="22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EC24CD" w:rsidRPr="001545EE" w14:paraId="4FBE2D3C" w14:textId="77777777" w:rsidTr="000406A0">
        <w:trPr>
          <w:cantSplit/>
          <w:tblHeader/>
        </w:trPr>
        <w:tc>
          <w:tcPr>
            <w:tcW w:w="3078" w:type="dxa"/>
          </w:tcPr>
          <w:p w14:paraId="28442F57" w14:textId="77777777" w:rsidR="00EC24CD" w:rsidRPr="001545EE" w:rsidDel="00F1172B" w:rsidRDefault="00EC24CD" w:rsidP="000406A0">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5AD8F1B9" w14:textId="77777777" w:rsidR="00EC24CD" w:rsidRPr="001545EE" w:rsidRDefault="00EC24CD" w:rsidP="000406A0">
            <w:pPr>
              <w:pStyle w:val="acctmergecolhdg"/>
              <w:spacing w:line="22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FB2057" w:rsidRPr="001545EE" w14:paraId="44344E9D" w14:textId="77777777" w:rsidTr="006D7A0D">
        <w:trPr>
          <w:cantSplit/>
        </w:trPr>
        <w:tc>
          <w:tcPr>
            <w:tcW w:w="3078" w:type="dxa"/>
            <w:vAlign w:val="bottom"/>
          </w:tcPr>
          <w:p w14:paraId="4DDA2745" w14:textId="77777777" w:rsidR="00FB2057" w:rsidRPr="001545EE" w:rsidRDefault="00FB2057" w:rsidP="00FB2057">
            <w:pPr>
              <w:spacing w:line="22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45215F0D" w14:textId="1F5525F6" w:rsidR="00FB2057" w:rsidRPr="00CA4442" w:rsidRDefault="00FB2057" w:rsidP="00FB2057">
            <w:pPr>
              <w:tabs>
                <w:tab w:val="decimal" w:pos="1156"/>
              </w:tabs>
              <w:spacing w:line="220" w:lineRule="exact"/>
              <w:ind w:right="-79"/>
              <w:outlineLvl w:val="0"/>
              <w:rPr>
                <w:rFonts w:ascii="CordiaUPC" w:hAnsi="CordiaUPC" w:cs="CordiaUPC"/>
                <w:color w:val="000000"/>
                <w:sz w:val="26"/>
                <w:szCs w:val="26"/>
                <w:lang w:val="en-US"/>
              </w:rPr>
            </w:pPr>
            <w:r w:rsidRPr="00CA4442">
              <w:rPr>
                <w:rFonts w:ascii="CordiaUPC" w:hAnsi="CordiaUPC" w:cs="CordiaUPC"/>
                <w:color w:val="000000"/>
                <w:sz w:val="26"/>
                <w:szCs w:val="26"/>
              </w:rPr>
              <w:t>25,655</w:t>
            </w:r>
          </w:p>
        </w:tc>
        <w:tc>
          <w:tcPr>
            <w:tcW w:w="181" w:type="dxa"/>
            <w:vAlign w:val="bottom"/>
          </w:tcPr>
          <w:p w14:paraId="2C485F86"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6F855D6F" w14:textId="209E1241" w:rsidR="00FB2057" w:rsidRPr="00CA4442" w:rsidRDefault="00FB2057" w:rsidP="00FB2057">
            <w:pPr>
              <w:tabs>
                <w:tab w:val="decimal" w:pos="1055"/>
              </w:tabs>
              <w:spacing w:line="220" w:lineRule="exact"/>
              <w:ind w:right="-79"/>
              <w:outlineLvl w:val="0"/>
              <w:rPr>
                <w:rFonts w:ascii="CordiaUPC" w:hAnsi="CordiaUPC" w:cs="CordiaUPC"/>
                <w:color w:val="000000"/>
                <w:sz w:val="26"/>
                <w:szCs w:val="26"/>
                <w:lang w:val="en-US" w:bidi="th-TH"/>
              </w:rPr>
            </w:pPr>
            <w:r w:rsidRPr="00CA4442">
              <w:rPr>
                <w:rFonts w:ascii="CordiaUPC" w:hAnsi="CordiaUPC" w:cs="CordiaUPC"/>
                <w:color w:val="000000"/>
                <w:sz w:val="26"/>
                <w:szCs w:val="26"/>
              </w:rPr>
              <w:t>7,089</w:t>
            </w:r>
          </w:p>
        </w:tc>
        <w:tc>
          <w:tcPr>
            <w:tcW w:w="181" w:type="dxa"/>
            <w:vAlign w:val="bottom"/>
          </w:tcPr>
          <w:p w14:paraId="6A5E6FA5"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43EE04C0" w14:textId="6B2F10D1"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(15,279)</w:t>
            </w:r>
          </w:p>
        </w:tc>
        <w:tc>
          <w:tcPr>
            <w:tcW w:w="180" w:type="dxa"/>
            <w:vAlign w:val="bottom"/>
          </w:tcPr>
          <w:p w14:paraId="1D39249A"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343DDC2C" w14:textId="07A50D87"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(11,022)</w:t>
            </w:r>
          </w:p>
        </w:tc>
      </w:tr>
      <w:tr w:rsidR="00FB2057" w:rsidRPr="001545EE" w14:paraId="056B4833" w14:textId="77777777" w:rsidTr="000406A0">
        <w:trPr>
          <w:cantSplit/>
        </w:trPr>
        <w:tc>
          <w:tcPr>
            <w:tcW w:w="3078" w:type="dxa"/>
            <w:vAlign w:val="bottom"/>
          </w:tcPr>
          <w:p w14:paraId="25B8B394" w14:textId="77777777" w:rsidR="00FB2057" w:rsidRPr="001545EE" w:rsidRDefault="00FB2057" w:rsidP="00FB2057">
            <w:pPr>
              <w:spacing w:line="22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39CE06BD" w14:textId="6204A139" w:rsidR="00FB2057" w:rsidRPr="00CA4442" w:rsidRDefault="00FB2057" w:rsidP="00FB2057">
            <w:pPr>
              <w:tabs>
                <w:tab w:val="decimal" w:pos="115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2FE54F90"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0B2A050F" w14:textId="66A9F5D9" w:rsidR="00FB2057" w:rsidRPr="00CA4442" w:rsidRDefault="00FB2057" w:rsidP="00FB2057">
            <w:pPr>
              <w:tabs>
                <w:tab w:val="decimal" w:pos="1055"/>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6610B756"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A56427F" w14:textId="2149867C"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(51)</w:t>
            </w:r>
          </w:p>
        </w:tc>
        <w:tc>
          <w:tcPr>
            <w:tcW w:w="180" w:type="dxa"/>
            <w:vAlign w:val="bottom"/>
          </w:tcPr>
          <w:p w14:paraId="4A41DD53"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5BD4952A" w14:textId="1D3ED799"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51</w:t>
            </w:r>
          </w:p>
        </w:tc>
      </w:tr>
      <w:tr w:rsidR="00FB2057" w:rsidRPr="001545EE" w14:paraId="4953555E" w14:textId="77777777" w:rsidTr="006D7A0D">
        <w:trPr>
          <w:cantSplit/>
        </w:trPr>
        <w:tc>
          <w:tcPr>
            <w:tcW w:w="3078" w:type="dxa"/>
            <w:vAlign w:val="bottom"/>
          </w:tcPr>
          <w:p w14:paraId="1AEAAD68" w14:textId="77777777" w:rsidR="00FB2057" w:rsidRPr="001545EE" w:rsidRDefault="00FB2057" w:rsidP="00FB2057">
            <w:pPr>
              <w:spacing w:line="22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380B21C5" w14:textId="5A11F00D" w:rsidR="00FB2057" w:rsidRPr="00CA4442" w:rsidRDefault="00FB2057" w:rsidP="00FB2057">
            <w:pPr>
              <w:tabs>
                <w:tab w:val="decimal" w:pos="1156"/>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25,655</w:t>
            </w:r>
          </w:p>
        </w:tc>
        <w:tc>
          <w:tcPr>
            <w:tcW w:w="181" w:type="dxa"/>
            <w:vAlign w:val="bottom"/>
          </w:tcPr>
          <w:p w14:paraId="1E1B607E"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1B517C5F" w14:textId="7D3300AE" w:rsidR="00FB2057" w:rsidRPr="00CA4442" w:rsidRDefault="00FB2057" w:rsidP="00FB2057">
            <w:pPr>
              <w:tabs>
                <w:tab w:val="decimal" w:pos="1055"/>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7,089</w:t>
            </w:r>
          </w:p>
        </w:tc>
        <w:tc>
          <w:tcPr>
            <w:tcW w:w="181" w:type="dxa"/>
            <w:vAlign w:val="bottom"/>
          </w:tcPr>
          <w:p w14:paraId="201CFDA3"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133B27BD" w14:textId="28AE0AE0" w:rsidR="00FB2057" w:rsidRPr="00CA4442" w:rsidRDefault="00FB2057" w:rsidP="00FB2057">
            <w:pPr>
              <w:tabs>
                <w:tab w:val="decimal" w:pos="1084"/>
              </w:tabs>
              <w:spacing w:line="220" w:lineRule="exact"/>
              <w:ind w:right="-79"/>
              <w:outlineLvl w:val="0"/>
              <w:rPr>
                <w:rFonts w:ascii="CordiaUPC" w:hAnsi="CordiaUPC" w:cs="CordiaUPC"/>
                <w:b/>
                <w:bCs/>
                <w:color w:val="000000"/>
                <w:sz w:val="26"/>
                <w:szCs w:val="26"/>
                <w:lang w:val="en-US"/>
              </w:rPr>
            </w:pPr>
            <w:r w:rsidRPr="00CA4442">
              <w:rPr>
                <w:rFonts w:ascii="CordiaUPC" w:hAnsi="CordiaUPC" w:cs="CordiaUPC"/>
                <w:b/>
                <w:bCs/>
                <w:color w:val="000000"/>
                <w:sz w:val="26"/>
                <w:szCs w:val="26"/>
              </w:rPr>
              <w:t>(15,330)</w:t>
            </w:r>
          </w:p>
        </w:tc>
        <w:tc>
          <w:tcPr>
            <w:tcW w:w="180" w:type="dxa"/>
            <w:vAlign w:val="bottom"/>
          </w:tcPr>
          <w:p w14:paraId="5F70491D"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71B1B400" w14:textId="37E3EA00" w:rsidR="00FB2057" w:rsidRPr="00CA4442" w:rsidRDefault="00FB2057" w:rsidP="00FB2057">
            <w:pPr>
              <w:tabs>
                <w:tab w:val="decimal" w:pos="1126"/>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(10,971)</w:t>
            </w:r>
          </w:p>
        </w:tc>
      </w:tr>
    </w:tbl>
    <w:p w14:paraId="5B714CCD" w14:textId="5FD7131A" w:rsidR="00181480" w:rsidRDefault="00181480" w:rsidP="00DE2395">
      <w:pPr>
        <w:tabs>
          <w:tab w:val="left" w:pos="540"/>
          <w:tab w:val="left" w:pos="1080"/>
        </w:tabs>
        <w:spacing w:line="240" w:lineRule="auto"/>
        <w:ind w:left="540" w:right="389"/>
        <w:jc w:val="thaiDistribute"/>
        <w:rPr>
          <w:rFonts w:ascii="CordiaUPC"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EC24CD" w:rsidRPr="001545EE" w14:paraId="77FA82FE" w14:textId="77777777" w:rsidTr="000406A0">
        <w:trPr>
          <w:cantSplit/>
          <w:tblHeader/>
        </w:trPr>
        <w:tc>
          <w:tcPr>
            <w:tcW w:w="3078" w:type="dxa"/>
          </w:tcPr>
          <w:p w14:paraId="5409E0E9" w14:textId="5EC3ACD7" w:rsidR="00EC24CD" w:rsidRPr="001545EE" w:rsidRDefault="00EC24CD" w:rsidP="00EC24CD">
            <w:pPr>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Pr>
                <w:rFonts w:ascii="CordiaUPC" w:hAnsi="CordiaUPC" w:cs="CordiaUPC"/>
                <w:b/>
                <w:bCs/>
                <w:i/>
                <w:iCs/>
                <w:sz w:val="26"/>
                <w:szCs w:val="26"/>
                <w:lang w:val="en-US"/>
              </w:rPr>
              <w:t>six</w:t>
            </w:r>
            <w:r w:rsidRPr="001545EE">
              <w:rPr>
                <w:rFonts w:ascii="CordiaUPC" w:hAnsi="CordiaUPC" w:cs="CordiaUPC"/>
                <w:b/>
                <w:bCs/>
                <w:i/>
                <w:iCs/>
                <w:sz w:val="26"/>
                <w:szCs w:val="26"/>
                <w:lang w:val="en-US"/>
              </w:rPr>
              <w:t>-month period ended</w:t>
            </w:r>
          </w:p>
        </w:tc>
        <w:tc>
          <w:tcPr>
            <w:tcW w:w="6138" w:type="dxa"/>
            <w:gridSpan w:val="7"/>
            <w:vAlign w:val="bottom"/>
          </w:tcPr>
          <w:p w14:paraId="1A061FB1" w14:textId="77777777" w:rsidR="00EC24CD" w:rsidRPr="001545EE" w:rsidRDefault="00EC24CD" w:rsidP="00EC24CD">
            <w:pPr>
              <w:pStyle w:val="acctmergecolhdg"/>
              <w:spacing w:line="220" w:lineRule="exact"/>
              <w:rPr>
                <w:rFonts w:ascii="CordiaUPC" w:hAnsi="CordiaUPC" w:cs="CordiaUPC"/>
                <w:sz w:val="26"/>
                <w:szCs w:val="26"/>
              </w:rPr>
            </w:pPr>
          </w:p>
        </w:tc>
      </w:tr>
      <w:tr w:rsidR="00EC24CD" w:rsidRPr="001545EE" w14:paraId="1D530431" w14:textId="77777777" w:rsidTr="000406A0">
        <w:trPr>
          <w:cantSplit/>
          <w:tblHeader/>
        </w:trPr>
        <w:tc>
          <w:tcPr>
            <w:tcW w:w="3078" w:type="dxa"/>
          </w:tcPr>
          <w:p w14:paraId="6080453B" w14:textId="15E34633" w:rsidR="00EC24CD" w:rsidRPr="001545EE" w:rsidRDefault="00EC24CD" w:rsidP="00EC24CD">
            <w:pPr>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w:t>
            </w:r>
            <w:r w:rsidRPr="00C824FE">
              <w:rPr>
                <w:rFonts w:ascii="CordiaUPC" w:eastAsia="Times New Roman" w:hAnsi="CordiaUPC" w:cs="CordiaUPC" w:hint="cs"/>
                <w:b/>
                <w:bCs/>
                <w:i/>
                <w:iCs/>
                <w:sz w:val="26"/>
                <w:szCs w:val="26"/>
                <w:lang w:val="en-US"/>
              </w:rPr>
              <w:t>30 June 2020</w:t>
            </w:r>
          </w:p>
        </w:tc>
        <w:tc>
          <w:tcPr>
            <w:tcW w:w="6138" w:type="dxa"/>
            <w:gridSpan w:val="7"/>
            <w:vAlign w:val="bottom"/>
          </w:tcPr>
          <w:p w14:paraId="33ECC51F" w14:textId="77777777" w:rsidR="00EC24CD" w:rsidRPr="001545EE" w:rsidRDefault="00EC24CD" w:rsidP="00EC24CD">
            <w:pPr>
              <w:pStyle w:val="acctmergecolhdg"/>
              <w:spacing w:line="220" w:lineRule="exact"/>
              <w:rPr>
                <w:rFonts w:ascii="CordiaUPC" w:hAnsi="CordiaUPC" w:cs="CordiaUPC"/>
                <w:sz w:val="26"/>
                <w:szCs w:val="26"/>
              </w:rPr>
            </w:pPr>
            <w:r w:rsidRPr="001545EE">
              <w:rPr>
                <w:rFonts w:ascii="CordiaUPC" w:hAnsi="CordiaUPC" w:cs="CordiaUPC" w:hint="cs"/>
                <w:sz w:val="26"/>
                <w:szCs w:val="26"/>
              </w:rPr>
              <w:t>Consolidated</w:t>
            </w:r>
          </w:p>
        </w:tc>
      </w:tr>
      <w:tr w:rsidR="00EC24CD" w:rsidRPr="001545EE" w14:paraId="1A56A1C9" w14:textId="77777777" w:rsidTr="000406A0">
        <w:trPr>
          <w:cantSplit/>
          <w:tblHeader/>
        </w:trPr>
        <w:tc>
          <w:tcPr>
            <w:tcW w:w="3078" w:type="dxa"/>
          </w:tcPr>
          <w:p w14:paraId="14D47BAF" w14:textId="77777777" w:rsidR="00EC24CD" w:rsidRPr="001545EE" w:rsidDel="00F1172B" w:rsidRDefault="00EC24CD" w:rsidP="000406A0">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36999EAC"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3E690BDE" w14:textId="77777777" w:rsidR="00EC24CD" w:rsidRPr="001545EE" w:rsidRDefault="00EC24CD" w:rsidP="000406A0">
            <w:pPr>
              <w:pStyle w:val="acctmergecolhdg"/>
              <w:spacing w:line="220" w:lineRule="exact"/>
              <w:rPr>
                <w:rFonts w:ascii="CordiaUPC" w:hAnsi="CordiaUPC" w:cs="CordiaUPC"/>
                <w:b w:val="0"/>
                <w:bCs/>
                <w:sz w:val="26"/>
                <w:szCs w:val="26"/>
              </w:rPr>
            </w:pPr>
          </w:p>
        </w:tc>
        <w:tc>
          <w:tcPr>
            <w:tcW w:w="1339" w:type="dxa"/>
            <w:vAlign w:val="bottom"/>
          </w:tcPr>
          <w:p w14:paraId="5EF92641"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173D66F4" w14:textId="77777777" w:rsidR="00EC24CD" w:rsidRPr="001545EE" w:rsidRDefault="00EC24CD" w:rsidP="000406A0">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29A3623A" w14:textId="77777777" w:rsidR="00EC24CD" w:rsidRPr="001545EE" w:rsidRDefault="00EC24CD" w:rsidP="000406A0">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7BFC1EC3" w14:textId="77777777" w:rsidR="00EC24CD" w:rsidRPr="001545EE" w:rsidRDefault="00EC24CD" w:rsidP="000406A0">
            <w:pPr>
              <w:pStyle w:val="acctmergecolhdg"/>
              <w:spacing w:line="220" w:lineRule="exact"/>
              <w:rPr>
                <w:rFonts w:ascii="CordiaUPC" w:hAnsi="CordiaUPC" w:cs="CordiaUPC"/>
                <w:b w:val="0"/>
                <w:bCs/>
                <w:sz w:val="26"/>
                <w:szCs w:val="26"/>
              </w:rPr>
            </w:pPr>
          </w:p>
        </w:tc>
        <w:tc>
          <w:tcPr>
            <w:tcW w:w="1417" w:type="dxa"/>
            <w:vAlign w:val="bottom"/>
          </w:tcPr>
          <w:p w14:paraId="12351AED" w14:textId="77777777" w:rsidR="00EC24CD" w:rsidRPr="001545EE" w:rsidRDefault="00EC24CD" w:rsidP="000406A0">
            <w:pPr>
              <w:pStyle w:val="acctmergecolhdg"/>
              <w:spacing w:line="22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EC24CD" w:rsidRPr="001545EE" w14:paraId="5F81CE62" w14:textId="77777777" w:rsidTr="000406A0">
        <w:trPr>
          <w:cantSplit/>
          <w:tblHeader/>
        </w:trPr>
        <w:tc>
          <w:tcPr>
            <w:tcW w:w="3078" w:type="dxa"/>
          </w:tcPr>
          <w:p w14:paraId="08894B87" w14:textId="77777777" w:rsidR="00EC24CD" w:rsidRPr="001545EE" w:rsidDel="00F1172B" w:rsidRDefault="00EC24CD" w:rsidP="000406A0">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162333AA" w14:textId="77777777" w:rsidR="00EC24CD" w:rsidRPr="001545EE" w:rsidRDefault="00EC24CD" w:rsidP="000406A0">
            <w:pPr>
              <w:pStyle w:val="acctmergecolhdg"/>
              <w:spacing w:line="22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FB2057" w:rsidRPr="001545EE" w14:paraId="5A3D8BAC" w14:textId="77777777" w:rsidTr="006D7A0D">
        <w:trPr>
          <w:cantSplit/>
        </w:trPr>
        <w:tc>
          <w:tcPr>
            <w:tcW w:w="3078" w:type="dxa"/>
            <w:vAlign w:val="bottom"/>
          </w:tcPr>
          <w:p w14:paraId="11D76656" w14:textId="77777777" w:rsidR="00FB2057" w:rsidRPr="001545EE" w:rsidRDefault="00FB2057" w:rsidP="00FB2057">
            <w:pPr>
              <w:spacing w:line="22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0F7DB7D4" w14:textId="4C0048A8" w:rsidR="00FB2057" w:rsidRPr="00CA4442" w:rsidRDefault="00FB2057" w:rsidP="00FB2057">
            <w:pPr>
              <w:tabs>
                <w:tab w:val="decimal" w:pos="1156"/>
              </w:tabs>
              <w:spacing w:line="220" w:lineRule="exact"/>
              <w:ind w:right="-79"/>
              <w:outlineLvl w:val="0"/>
              <w:rPr>
                <w:rFonts w:ascii="CordiaUPC" w:hAnsi="CordiaUPC" w:cs="CordiaUPC"/>
                <w:color w:val="000000"/>
                <w:sz w:val="26"/>
                <w:szCs w:val="26"/>
                <w:lang w:val="en-US"/>
              </w:rPr>
            </w:pPr>
            <w:r w:rsidRPr="00CA4442">
              <w:rPr>
                <w:rFonts w:ascii="CordiaUPC" w:hAnsi="CordiaUPC" w:cs="CordiaUPC"/>
                <w:color w:val="000000"/>
                <w:sz w:val="26"/>
                <w:szCs w:val="26"/>
              </w:rPr>
              <w:t>27,059</w:t>
            </w:r>
          </w:p>
        </w:tc>
        <w:tc>
          <w:tcPr>
            <w:tcW w:w="181" w:type="dxa"/>
            <w:vAlign w:val="bottom"/>
          </w:tcPr>
          <w:p w14:paraId="6501F789"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17823377" w14:textId="41F024FB" w:rsidR="00FB2057" w:rsidRPr="00CA4442" w:rsidRDefault="00FB2057" w:rsidP="00FB2057">
            <w:pPr>
              <w:tabs>
                <w:tab w:val="decimal" w:pos="1055"/>
              </w:tabs>
              <w:spacing w:line="220" w:lineRule="exact"/>
              <w:ind w:right="-79"/>
              <w:outlineLvl w:val="0"/>
              <w:rPr>
                <w:rFonts w:ascii="CordiaUPC" w:hAnsi="CordiaUPC" w:cs="CordiaUPC"/>
                <w:color w:val="000000"/>
                <w:sz w:val="26"/>
                <w:szCs w:val="26"/>
                <w:lang w:val="en-US" w:bidi="th-TH"/>
              </w:rPr>
            </w:pPr>
            <w:r w:rsidRPr="00CA4442">
              <w:rPr>
                <w:rFonts w:ascii="CordiaUPC" w:hAnsi="CordiaUPC" w:cs="CordiaUPC"/>
                <w:color w:val="000000"/>
                <w:sz w:val="26"/>
                <w:szCs w:val="26"/>
              </w:rPr>
              <w:t>7,715</w:t>
            </w:r>
          </w:p>
        </w:tc>
        <w:tc>
          <w:tcPr>
            <w:tcW w:w="181" w:type="dxa"/>
            <w:vAlign w:val="bottom"/>
          </w:tcPr>
          <w:p w14:paraId="78FD16E5"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0645803" w14:textId="34C783C1"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(15,999)</w:t>
            </w:r>
          </w:p>
        </w:tc>
        <w:tc>
          <w:tcPr>
            <w:tcW w:w="180" w:type="dxa"/>
            <w:vAlign w:val="bottom"/>
          </w:tcPr>
          <w:p w14:paraId="449138A4"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1236C558" w14:textId="65166365"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(9,850)</w:t>
            </w:r>
          </w:p>
        </w:tc>
      </w:tr>
      <w:tr w:rsidR="00FB2057" w:rsidRPr="001545EE" w14:paraId="66745316" w14:textId="77777777" w:rsidTr="000406A0">
        <w:trPr>
          <w:cantSplit/>
        </w:trPr>
        <w:tc>
          <w:tcPr>
            <w:tcW w:w="3078" w:type="dxa"/>
            <w:vAlign w:val="bottom"/>
          </w:tcPr>
          <w:p w14:paraId="06242300" w14:textId="77777777" w:rsidR="00FB2057" w:rsidRPr="001545EE" w:rsidRDefault="00FB2057" w:rsidP="00FB2057">
            <w:pPr>
              <w:spacing w:line="22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335F5E7D" w14:textId="26F00331" w:rsidR="00FB2057" w:rsidRPr="00CA4442" w:rsidRDefault="00FB2057" w:rsidP="00FB2057">
            <w:pPr>
              <w:tabs>
                <w:tab w:val="decimal" w:pos="115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6CB8B0AF"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045F0A29" w14:textId="60B73F0C" w:rsidR="00FB2057" w:rsidRPr="00CA4442" w:rsidRDefault="00FB2057" w:rsidP="00FB2057">
            <w:pPr>
              <w:tabs>
                <w:tab w:val="decimal" w:pos="1055"/>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4D157F9D"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4CCD9721" w14:textId="70FA9DCD"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(118)</w:t>
            </w:r>
          </w:p>
        </w:tc>
        <w:tc>
          <w:tcPr>
            <w:tcW w:w="180" w:type="dxa"/>
            <w:vAlign w:val="bottom"/>
          </w:tcPr>
          <w:p w14:paraId="062BB8D0"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565DC5A6" w14:textId="5984B7A2"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118</w:t>
            </w:r>
          </w:p>
        </w:tc>
      </w:tr>
      <w:tr w:rsidR="00FB2057" w:rsidRPr="001545EE" w14:paraId="6DDEA822" w14:textId="77777777" w:rsidTr="000406A0">
        <w:trPr>
          <w:cantSplit/>
        </w:trPr>
        <w:tc>
          <w:tcPr>
            <w:tcW w:w="3078" w:type="dxa"/>
            <w:vAlign w:val="bottom"/>
          </w:tcPr>
          <w:p w14:paraId="17A44E68" w14:textId="77777777" w:rsidR="00FB2057" w:rsidRPr="001545EE" w:rsidRDefault="00FB2057" w:rsidP="00FB2057">
            <w:pPr>
              <w:spacing w:line="22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1560B656" w14:textId="5385ACEC" w:rsidR="00FB2057" w:rsidRPr="00CA4442" w:rsidRDefault="00FB2057" w:rsidP="00FB2057">
            <w:pPr>
              <w:tabs>
                <w:tab w:val="decimal" w:pos="115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c>
          <w:tcPr>
            <w:tcW w:w="181" w:type="dxa"/>
            <w:vAlign w:val="bottom"/>
          </w:tcPr>
          <w:p w14:paraId="3A3FD0D1"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3D3AB805" w14:textId="4A47C93A" w:rsidR="00FB2057" w:rsidRPr="00CA4442" w:rsidRDefault="00FB2057" w:rsidP="00FB2057">
            <w:pPr>
              <w:tabs>
                <w:tab w:val="decimal" w:pos="1055"/>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(10)</w:t>
            </w:r>
          </w:p>
        </w:tc>
        <w:tc>
          <w:tcPr>
            <w:tcW w:w="181" w:type="dxa"/>
            <w:vAlign w:val="bottom"/>
          </w:tcPr>
          <w:p w14:paraId="10B26658"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70CFF3C" w14:textId="3EFF9AB3" w:rsidR="00FB2057" w:rsidRPr="00CA4442" w:rsidRDefault="00FB2057" w:rsidP="00FB2057">
            <w:pPr>
              <w:tabs>
                <w:tab w:val="decimal" w:pos="1084"/>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10</w:t>
            </w:r>
          </w:p>
        </w:tc>
        <w:tc>
          <w:tcPr>
            <w:tcW w:w="180" w:type="dxa"/>
            <w:vAlign w:val="bottom"/>
          </w:tcPr>
          <w:p w14:paraId="38A85C4A" w14:textId="77777777" w:rsidR="00FB2057" w:rsidRPr="00CA4442" w:rsidRDefault="00FB2057" w:rsidP="00FB2057">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2DE96544" w14:textId="6EDE9CB1" w:rsidR="00FB2057" w:rsidRPr="00CA4442" w:rsidRDefault="00FB2057" w:rsidP="00FB2057">
            <w:pPr>
              <w:tabs>
                <w:tab w:val="decimal" w:pos="1126"/>
              </w:tabs>
              <w:spacing w:line="220" w:lineRule="exact"/>
              <w:ind w:right="-79"/>
              <w:outlineLvl w:val="0"/>
              <w:rPr>
                <w:rFonts w:ascii="CordiaUPC" w:hAnsi="CordiaUPC" w:cs="CordiaUPC"/>
                <w:color w:val="000000"/>
                <w:sz w:val="26"/>
                <w:szCs w:val="26"/>
              </w:rPr>
            </w:pPr>
            <w:r w:rsidRPr="00CA4442">
              <w:rPr>
                <w:rFonts w:ascii="CordiaUPC" w:hAnsi="CordiaUPC" w:cs="CordiaUPC"/>
                <w:color w:val="000000"/>
                <w:sz w:val="26"/>
                <w:szCs w:val="26"/>
              </w:rPr>
              <w:t>-</w:t>
            </w:r>
          </w:p>
        </w:tc>
      </w:tr>
      <w:tr w:rsidR="00FB2057" w:rsidRPr="001545EE" w14:paraId="41233D6A" w14:textId="77777777" w:rsidTr="006D7A0D">
        <w:trPr>
          <w:cantSplit/>
        </w:trPr>
        <w:tc>
          <w:tcPr>
            <w:tcW w:w="3078" w:type="dxa"/>
            <w:vAlign w:val="bottom"/>
          </w:tcPr>
          <w:p w14:paraId="11E516AB" w14:textId="77777777" w:rsidR="00FB2057" w:rsidRPr="001545EE" w:rsidRDefault="00FB2057" w:rsidP="00FB2057">
            <w:pPr>
              <w:spacing w:line="22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1CA34A68" w14:textId="6D2E2011" w:rsidR="00FB2057" w:rsidRPr="00CA4442" w:rsidRDefault="00FB2057" w:rsidP="00FB2057">
            <w:pPr>
              <w:tabs>
                <w:tab w:val="decimal" w:pos="1156"/>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27,059</w:t>
            </w:r>
          </w:p>
        </w:tc>
        <w:tc>
          <w:tcPr>
            <w:tcW w:w="181" w:type="dxa"/>
            <w:vAlign w:val="bottom"/>
          </w:tcPr>
          <w:p w14:paraId="3F6A38AB"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690CDD7F" w14:textId="1D91306D" w:rsidR="00FB2057" w:rsidRPr="00CA4442" w:rsidRDefault="00FB2057" w:rsidP="00FB2057">
            <w:pPr>
              <w:tabs>
                <w:tab w:val="decimal" w:pos="1055"/>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7,705</w:t>
            </w:r>
          </w:p>
        </w:tc>
        <w:tc>
          <w:tcPr>
            <w:tcW w:w="181" w:type="dxa"/>
            <w:vAlign w:val="bottom"/>
          </w:tcPr>
          <w:p w14:paraId="2D9A4820"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12CDB830" w14:textId="65FB9000" w:rsidR="00FB2057" w:rsidRPr="00CA4442" w:rsidRDefault="00FB2057" w:rsidP="00FB2057">
            <w:pPr>
              <w:tabs>
                <w:tab w:val="decimal" w:pos="1084"/>
              </w:tabs>
              <w:spacing w:line="220" w:lineRule="exact"/>
              <w:ind w:right="-79"/>
              <w:outlineLvl w:val="0"/>
              <w:rPr>
                <w:rFonts w:ascii="CordiaUPC" w:hAnsi="CordiaUPC" w:cs="CordiaUPC"/>
                <w:b/>
                <w:bCs/>
                <w:color w:val="000000"/>
                <w:sz w:val="26"/>
                <w:szCs w:val="26"/>
                <w:lang w:val="en-US"/>
              </w:rPr>
            </w:pPr>
            <w:r w:rsidRPr="00CA4442">
              <w:rPr>
                <w:rFonts w:ascii="CordiaUPC" w:hAnsi="CordiaUPC" w:cs="CordiaUPC"/>
                <w:b/>
                <w:bCs/>
                <w:color w:val="000000"/>
                <w:sz w:val="26"/>
                <w:szCs w:val="26"/>
              </w:rPr>
              <w:t>(16,107)</w:t>
            </w:r>
          </w:p>
        </w:tc>
        <w:tc>
          <w:tcPr>
            <w:tcW w:w="180" w:type="dxa"/>
            <w:vAlign w:val="bottom"/>
          </w:tcPr>
          <w:p w14:paraId="791FC4A1" w14:textId="77777777" w:rsidR="00FB2057" w:rsidRPr="00CA4442" w:rsidRDefault="00FB2057" w:rsidP="00FB2057">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52C7415C" w14:textId="7ED037FF" w:rsidR="00FB2057" w:rsidRPr="00CA4442" w:rsidRDefault="00FB2057" w:rsidP="00FB2057">
            <w:pPr>
              <w:tabs>
                <w:tab w:val="decimal" w:pos="1126"/>
              </w:tabs>
              <w:spacing w:line="220" w:lineRule="exact"/>
              <w:ind w:right="-79"/>
              <w:outlineLvl w:val="0"/>
              <w:rPr>
                <w:rFonts w:ascii="CordiaUPC" w:hAnsi="CordiaUPC" w:cs="CordiaUPC"/>
                <w:b/>
                <w:bCs/>
                <w:color w:val="000000"/>
                <w:sz w:val="26"/>
                <w:szCs w:val="26"/>
              </w:rPr>
            </w:pPr>
            <w:r w:rsidRPr="00CA4442">
              <w:rPr>
                <w:rFonts w:ascii="CordiaUPC" w:hAnsi="CordiaUPC" w:cs="CordiaUPC"/>
                <w:b/>
                <w:bCs/>
                <w:color w:val="000000"/>
                <w:sz w:val="26"/>
                <w:szCs w:val="26"/>
              </w:rPr>
              <w:t>(9,732)</w:t>
            </w:r>
          </w:p>
        </w:tc>
      </w:tr>
    </w:tbl>
    <w:p w14:paraId="5904A516" w14:textId="1CFECA3F" w:rsidR="00EC24CD" w:rsidRDefault="00EC24CD" w:rsidP="00DE2395">
      <w:pPr>
        <w:tabs>
          <w:tab w:val="left" w:pos="540"/>
          <w:tab w:val="left" w:pos="1080"/>
        </w:tabs>
        <w:spacing w:line="240" w:lineRule="auto"/>
        <w:ind w:left="540" w:right="389"/>
        <w:jc w:val="thaiDistribute"/>
        <w:rPr>
          <w:rFonts w:ascii="CordiaUPC" w:hAnsi="CordiaUPC" w:cs="CordiaUPC"/>
          <w:b/>
          <w:bCs/>
          <w:i/>
          <w:iCs/>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C824FE" w:rsidRPr="00E44283" w14:paraId="278A95FB" w14:textId="77777777" w:rsidTr="00CA7404">
        <w:trPr>
          <w:cantSplit/>
          <w:tblHeader/>
        </w:trPr>
        <w:tc>
          <w:tcPr>
            <w:tcW w:w="3150" w:type="dxa"/>
          </w:tcPr>
          <w:p w14:paraId="572DF15F" w14:textId="77777777" w:rsidR="00C824FE" w:rsidRPr="00E44283" w:rsidRDefault="00C824FE" w:rsidP="00CA7404">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1891AC45" w14:textId="77777777" w:rsidR="00C824FE" w:rsidRPr="00E44283" w:rsidRDefault="00C824FE" w:rsidP="00CA7404">
            <w:pPr>
              <w:spacing w:line="240" w:lineRule="exact"/>
              <w:jc w:val="center"/>
              <w:rPr>
                <w:rFonts w:ascii="CordiaUPC" w:eastAsia="Times New Roman" w:hAnsi="CordiaUPC" w:cs="CordiaUPC"/>
                <w:b/>
                <w:sz w:val="26"/>
                <w:szCs w:val="26"/>
              </w:rPr>
            </w:pPr>
            <w:r w:rsidRPr="00E44283">
              <w:rPr>
                <w:rFonts w:ascii="CordiaUPC" w:eastAsia="Times New Roman" w:hAnsi="CordiaUPC" w:cs="CordiaUPC" w:hint="cs"/>
                <w:b/>
                <w:sz w:val="26"/>
                <w:szCs w:val="26"/>
              </w:rPr>
              <w:t>Consolidated</w:t>
            </w:r>
          </w:p>
        </w:tc>
      </w:tr>
      <w:tr w:rsidR="00C824FE" w:rsidRPr="00E44283" w14:paraId="64F7FE15" w14:textId="77777777" w:rsidTr="00CA7404">
        <w:trPr>
          <w:cantSplit/>
          <w:tblHeader/>
        </w:trPr>
        <w:tc>
          <w:tcPr>
            <w:tcW w:w="3150" w:type="dxa"/>
          </w:tcPr>
          <w:p w14:paraId="0AA87988" w14:textId="77777777" w:rsidR="00C824FE" w:rsidRPr="00E44283" w:rsidRDefault="00C824FE" w:rsidP="00CA7404">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7C4B047C" w14:textId="330B6D2D" w:rsidR="00C824FE" w:rsidRPr="00E44283" w:rsidRDefault="00C824FE" w:rsidP="00CA7404">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 xml:space="preserve">30 June </w:t>
            </w:r>
            <w:r w:rsidRPr="00E44283">
              <w:rPr>
                <w:rFonts w:ascii="CordiaUPC" w:eastAsia="Times New Roman" w:hAnsi="CordiaUPC" w:cs="CordiaUPC" w:hint="cs"/>
                <w:bCs/>
                <w:sz w:val="26"/>
                <w:szCs w:val="26"/>
              </w:rPr>
              <w:t>202</w:t>
            </w:r>
            <w:r>
              <w:rPr>
                <w:rFonts w:ascii="CordiaUPC" w:eastAsia="Times New Roman" w:hAnsi="CordiaUPC" w:cs="CordiaUPC"/>
                <w:bCs/>
                <w:sz w:val="26"/>
                <w:szCs w:val="26"/>
              </w:rPr>
              <w:t>1</w:t>
            </w:r>
          </w:p>
        </w:tc>
      </w:tr>
      <w:tr w:rsidR="00C824FE" w:rsidRPr="00E44283" w14:paraId="3CA2B614" w14:textId="77777777" w:rsidTr="00CA7404">
        <w:trPr>
          <w:cantSplit/>
          <w:tblHeader/>
        </w:trPr>
        <w:tc>
          <w:tcPr>
            <w:tcW w:w="3150" w:type="dxa"/>
          </w:tcPr>
          <w:p w14:paraId="18DB6158" w14:textId="77777777" w:rsidR="00C824FE" w:rsidRPr="00E44283" w:rsidDel="00F1172B" w:rsidRDefault="00C824FE" w:rsidP="00CA7404">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33322E28" w14:textId="77777777" w:rsidR="00C824FE" w:rsidRPr="00E44283" w:rsidRDefault="00C824FE" w:rsidP="00CA7404">
            <w:pPr>
              <w:spacing w:line="240" w:lineRule="exact"/>
              <w:ind w:left="-54" w:right="-79"/>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Commercial Banking</w:t>
            </w:r>
          </w:p>
        </w:tc>
        <w:tc>
          <w:tcPr>
            <w:tcW w:w="180" w:type="dxa"/>
          </w:tcPr>
          <w:p w14:paraId="27218F6C" w14:textId="77777777" w:rsidR="00C824FE" w:rsidRPr="00E44283" w:rsidRDefault="00C824FE" w:rsidP="00CA7404">
            <w:pPr>
              <w:spacing w:line="240" w:lineRule="exact"/>
              <w:jc w:val="center"/>
              <w:rPr>
                <w:rFonts w:ascii="CordiaUPC" w:eastAsia="Times New Roman" w:hAnsi="CordiaUPC" w:cs="CordiaUPC"/>
                <w:bCs/>
                <w:sz w:val="26"/>
                <w:szCs w:val="26"/>
              </w:rPr>
            </w:pPr>
          </w:p>
        </w:tc>
        <w:tc>
          <w:tcPr>
            <w:tcW w:w="1080" w:type="dxa"/>
            <w:vAlign w:val="bottom"/>
          </w:tcPr>
          <w:p w14:paraId="4D87E25F" w14:textId="777777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Retail Banking</w:t>
            </w:r>
          </w:p>
        </w:tc>
        <w:tc>
          <w:tcPr>
            <w:tcW w:w="180" w:type="dxa"/>
          </w:tcPr>
          <w:p w14:paraId="710442EE" w14:textId="77777777" w:rsidR="00C824FE" w:rsidRPr="00E44283" w:rsidRDefault="00C824FE" w:rsidP="00CA7404">
            <w:pPr>
              <w:spacing w:line="240" w:lineRule="exact"/>
              <w:jc w:val="center"/>
              <w:rPr>
                <w:rFonts w:ascii="CordiaUPC" w:eastAsia="Times New Roman" w:hAnsi="CordiaUPC" w:cs="CordiaUPC"/>
                <w:bCs/>
                <w:sz w:val="26"/>
                <w:szCs w:val="26"/>
              </w:rPr>
            </w:pPr>
          </w:p>
        </w:tc>
        <w:tc>
          <w:tcPr>
            <w:tcW w:w="1170" w:type="dxa"/>
            <w:vAlign w:val="bottom"/>
          </w:tcPr>
          <w:p w14:paraId="4B889E4B" w14:textId="777777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Other segments</w:t>
            </w:r>
          </w:p>
        </w:tc>
        <w:tc>
          <w:tcPr>
            <w:tcW w:w="180" w:type="dxa"/>
          </w:tcPr>
          <w:p w14:paraId="532D8A92" w14:textId="77777777" w:rsidR="00C824FE" w:rsidRPr="00E44283" w:rsidRDefault="00C824FE" w:rsidP="00CA7404">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529EF63" w14:textId="777777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Elimination</w:t>
            </w:r>
          </w:p>
        </w:tc>
        <w:tc>
          <w:tcPr>
            <w:tcW w:w="180" w:type="dxa"/>
          </w:tcPr>
          <w:p w14:paraId="04D17578" w14:textId="77777777" w:rsidR="00C824FE" w:rsidRPr="00E44283" w:rsidRDefault="00C824FE" w:rsidP="00CA7404">
            <w:pPr>
              <w:spacing w:line="240" w:lineRule="exact"/>
              <w:jc w:val="center"/>
              <w:rPr>
                <w:rFonts w:ascii="CordiaUPC" w:eastAsia="Times New Roman" w:hAnsi="CordiaUPC" w:cs="CordiaUPC"/>
                <w:bCs/>
                <w:sz w:val="26"/>
                <w:szCs w:val="26"/>
              </w:rPr>
            </w:pPr>
          </w:p>
        </w:tc>
        <w:tc>
          <w:tcPr>
            <w:tcW w:w="1133" w:type="dxa"/>
            <w:vAlign w:val="bottom"/>
          </w:tcPr>
          <w:p w14:paraId="72944186" w14:textId="77777777" w:rsidR="00C824FE" w:rsidRPr="00E44283" w:rsidRDefault="00C824FE" w:rsidP="00CA7404">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Total</w:t>
            </w:r>
          </w:p>
        </w:tc>
      </w:tr>
      <w:tr w:rsidR="00C824FE" w:rsidRPr="00E44283" w14:paraId="7C913A42" w14:textId="77777777" w:rsidTr="00CA7404">
        <w:trPr>
          <w:cantSplit/>
          <w:tblHeader/>
        </w:trPr>
        <w:tc>
          <w:tcPr>
            <w:tcW w:w="3150" w:type="dxa"/>
          </w:tcPr>
          <w:p w14:paraId="492FF59B" w14:textId="77777777" w:rsidR="00C824FE" w:rsidRPr="00E44283" w:rsidRDefault="00C824FE" w:rsidP="00CA7404">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4FEE1B11" w14:textId="77777777" w:rsidR="00C824FE" w:rsidRPr="00E44283" w:rsidRDefault="00C824FE" w:rsidP="00CA7404">
            <w:pPr>
              <w:spacing w:line="240" w:lineRule="exact"/>
              <w:jc w:val="center"/>
              <w:rPr>
                <w:rFonts w:ascii="CordiaUPC" w:eastAsia="Times New Roman" w:hAnsi="CordiaUPC" w:cs="CordiaUPC"/>
                <w:bCs/>
                <w:i/>
                <w:iCs/>
                <w:sz w:val="26"/>
                <w:szCs w:val="26"/>
              </w:rPr>
            </w:pPr>
            <w:r w:rsidRPr="00E44283">
              <w:rPr>
                <w:rFonts w:ascii="CordiaUPC" w:eastAsia="Times New Roman" w:hAnsi="CordiaUPC" w:cs="CordiaUPC" w:hint="cs"/>
                <w:bCs/>
                <w:i/>
                <w:iCs/>
                <w:sz w:val="26"/>
                <w:szCs w:val="26"/>
              </w:rPr>
              <w:t>(in million Baht)</w:t>
            </w:r>
          </w:p>
        </w:tc>
      </w:tr>
      <w:tr w:rsidR="00FB2057" w:rsidRPr="000929CB" w14:paraId="6515D939" w14:textId="77777777" w:rsidTr="00CA7404">
        <w:trPr>
          <w:cantSplit/>
        </w:trPr>
        <w:tc>
          <w:tcPr>
            <w:tcW w:w="3150" w:type="dxa"/>
            <w:vAlign w:val="bottom"/>
          </w:tcPr>
          <w:p w14:paraId="6A74E312" w14:textId="77777777" w:rsidR="00FB2057" w:rsidRPr="000929CB" w:rsidRDefault="00FB2057" w:rsidP="00FB2057">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2138155D" w14:textId="3E6D81C9"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503,424</w:t>
            </w:r>
          </w:p>
        </w:tc>
        <w:tc>
          <w:tcPr>
            <w:tcW w:w="180" w:type="dxa"/>
            <w:vAlign w:val="bottom"/>
          </w:tcPr>
          <w:p w14:paraId="7F9852DE" w14:textId="7777777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11B016CC" w14:textId="0A18C5E7" w:rsidR="00FB2057" w:rsidRPr="000929CB" w:rsidRDefault="00FB2057" w:rsidP="00FB2057">
            <w:pPr>
              <w:tabs>
                <w:tab w:val="decimal" w:pos="821"/>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826,604</w:t>
            </w:r>
          </w:p>
        </w:tc>
        <w:tc>
          <w:tcPr>
            <w:tcW w:w="180" w:type="dxa"/>
            <w:vAlign w:val="bottom"/>
          </w:tcPr>
          <w:p w14:paraId="2B67453C" w14:textId="7777777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33D7E052" w14:textId="736CE623" w:rsidR="00FB2057" w:rsidRPr="000929CB" w:rsidRDefault="00FB2057" w:rsidP="00FB2057">
            <w:pPr>
              <w:tabs>
                <w:tab w:val="decimal" w:pos="911"/>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25,531</w:t>
            </w:r>
          </w:p>
        </w:tc>
        <w:tc>
          <w:tcPr>
            <w:tcW w:w="180" w:type="dxa"/>
            <w:vAlign w:val="bottom"/>
          </w:tcPr>
          <w:p w14:paraId="7BC5753D" w14:textId="7777777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12FA1FD" w14:textId="33C5C7E6"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3,207</w:t>
            </w:r>
          </w:p>
        </w:tc>
        <w:tc>
          <w:tcPr>
            <w:tcW w:w="180" w:type="dxa"/>
            <w:vAlign w:val="bottom"/>
          </w:tcPr>
          <w:p w14:paraId="7B66586C" w14:textId="7777777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205B2E8F" w14:textId="45928DB5" w:rsidR="00FB2057" w:rsidRPr="000929CB" w:rsidRDefault="00FB2057" w:rsidP="00FB2057">
            <w:pPr>
              <w:tabs>
                <w:tab w:val="decimal" w:pos="895"/>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1,358,766</w:t>
            </w:r>
          </w:p>
        </w:tc>
      </w:tr>
      <w:tr w:rsidR="00FB2057" w:rsidRPr="000929CB" w14:paraId="5A85629B" w14:textId="77777777" w:rsidTr="00CA7404">
        <w:trPr>
          <w:cantSplit/>
        </w:trPr>
        <w:tc>
          <w:tcPr>
            <w:tcW w:w="3150" w:type="dxa"/>
            <w:vAlign w:val="bottom"/>
          </w:tcPr>
          <w:p w14:paraId="123B3F2B" w14:textId="77777777" w:rsidR="00FB2057" w:rsidRPr="000929CB" w:rsidRDefault="00FB2057" w:rsidP="00FB2057">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05F317D6" w14:textId="225339B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276,902</w:t>
            </w:r>
          </w:p>
        </w:tc>
        <w:tc>
          <w:tcPr>
            <w:tcW w:w="180" w:type="dxa"/>
            <w:vAlign w:val="bottom"/>
          </w:tcPr>
          <w:p w14:paraId="59E61D98" w14:textId="7777777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C0A3A8A" w14:textId="6DD9D69A" w:rsidR="00FB2057" w:rsidRPr="000929CB" w:rsidRDefault="00FB2057" w:rsidP="00FB2057">
            <w:pPr>
              <w:tabs>
                <w:tab w:val="decimal" w:pos="821"/>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806,711</w:t>
            </w:r>
          </w:p>
        </w:tc>
        <w:tc>
          <w:tcPr>
            <w:tcW w:w="180" w:type="dxa"/>
            <w:vAlign w:val="bottom"/>
          </w:tcPr>
          <w:p w14:paraId="5F74B6AB" w14:textId="7777777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1B90A5C0" w14:textId="590AC9D4" w:rsidR="00FB2057" w:rsidRPr="000929CB" w:rsidRDefault="00FB2057" w:rsidP="00FB2057">
            <w:pPr>
              <w:tabs>
                <w:tab w:val="decimal" w:pos="911"/>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241,219</w:t>
            </w:r>
          </w:p>
        </w:tc>
        <w:tc>
          <w:tcPr>
            <w:tcW w:w="180" w:type="dxa"/>
            <w:vAlign w:val="bottom"/>
          </w:tcPr>
          <w:p w14:paraId="1733723F" w14:textId="7777777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2BB296E8" w14:textId="0DEDBBD6"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(673)</w:t>
            </w:r>
          </w:p>
        </w:tc>
        <w:tc>
          <w:tcPr>
            <w:tcW w:w="180" w:type="dxa"/>
            <w:vAlign w:val="bottom"/>
          </w:tcPr>
          <w:p w14:paraId="7D5408B6" w14:textId="77777777" w:rsidR="00FB2057" w:rsidRPr="000929CB" w:rsidRDefault="00FB2057" w:rsidP="00FB2057">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1BDF246E" w14:textId="744BB0D8" w:rsidR="00FB2057" w:rsidRPr="000929CB" w:rsidRDefault="00FB2057" w:rsidP="00FB2057">
            <w:pPr>
              <w:tabs>
                <w:tab w:val="decimal" w:pos="895"/>
              </w:tabs>
              <w:spacing w:line="240" w:lineRule="exact"/>
              <w:ind w:right="-72"/>
              <w:outlineLvl w:val="0"/>
              <w:rPr>
                <w:rFonts w:ascii="CordiaUPC" w:eastAsia="Times New Roman" w:hAnsi="CordiaUPC" w:cs="CordiaUPC"/>
                <w:color w:val="000000"/>
                <w:sz w:val="26"/>
                <w:szCs w:val="26"/>
              </w:rPr>
            </w:pPr>
            <w:r>
              <w:rPr>
                <w:rFonts w:ascii="CordiaUPC" w:hAnsi="CordiaUPC" w:cs="CordiaUPC"/>
                <w:color w:val="000000"/>
                <w:sz w:val="26"/>
                <w:szCs w:val="26"/>
              </w:rPr>
              <w:t>1,324,159</w:t>
            </w:r>
          </w:p>
        </w:tc>
      </w:tr>
    </w:tbl>
    <w:p w14:paraId="18CC0B01" w14:textId="77777777" w:rsidR="00C824FE" w:rsidRDefault="00C824FE" w:rsidP="00DE2395">
      <w:pPr>
        <w:tabs>
          <w:tab w:val="left" w:pos="540"/>
          <w:tab w:val="left" w:pos="1080"/>
        </w:tabs>
        <w:spacing w:line="240" w:lineRule="auto"/>
        <w:ind w:left="540" w:right="389"/>
        <w:jc w:val="thaiDistribute"/>
        <w:rPr>
          <w:rFonts w:ascii="CordiaUPC" w:hAnsi="CordiaUPC" w:cs="CordiaUPC"/>
          <w:b/>
          <w:bCs/>
          <w:i/>
          <w:iCs/>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245A27" w:rsidRPr="00E44283" w14:paraId="6EEBD6AE" w14:textId="77777777" w:rsidTr="00D830B1">
        <w:trPr>
          <w:cantSplit/>
          <w:tblHeader/>
        </w:trPr>
        <w:tc>
          <w:tcPr>
            <w:tcW w:w="3150" w:type="dxa"/>
          </w:tcPr>
          <w:p w14:paraId="15936F9C" w14:textId="77777777" w:rsidR="00245A27" w:rsidRPr="00E44283" w:rsidRDefault="00245A27" w:rsidP="000929CB">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542D74EF" w14:textId="77777777" w:rsidR="00245A27" w:rsidRPr="00E44283" w:rsidRDefault="00245A27" w:rsidP="000929CB">
            <w:pPr>
              <w:spacing w:line="240" w:lineRule="exact"/>
              <w:jc w:val="center"/>
              <w:rPr>
                <w:rFonts w:ascii="CordiaUPC" w:eastAsia="Times New Roman" w:hAnsi="CordiaUPC" w:cs="CordiaUPC"/>
                <w:b/>
                <w:sz w:val="26"/>
                <w:szCs w:val="26"/>
              </w:rPr>
            </w:pPr>
            <w:r w:rsidRPr="00E44283">
              <w:rPr>
                <w:rFonts w:ascii="CordiaUPC" w:eastAsia="Times New Roman" w:hAnsi="CordiaUPC" w:cs="CordiaUPC" w:hint="cs"/>
                <w:b/>
                <w:sz w:val="26"/>
                <w:szCs w:val="26"/>
              </w:rPr>
              <w:t>Consolidated</w:t>
            </w:r>
          </w:p>
        </w:tc>
      </w:tr>
      <w:tr w:rsidR="00245A27" w:rsidRPr="00E44283" w14:paraId="69437A7C" w14:textId="77777777" w:rsidTr="00D830B1">
        <w:trPr>
          <w:cantSplit/>
          <w:tblHeader/>
        </w:trPr>
        <w:tc>
          <w:tcPr>
            <w:tcW w:w="3150" w:type="dxa"/>
          </w:tcPr>
          <w:p w14:paraId="6897B397" w14:textId="77777777" w:rsidR="00245A27" w:rsidRPr="00E44283" w:rsidRDefault="00245A27" w:rsidP="000929CB">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1ED194BB" w14:textId="23193C3D" w:rsidR="00245A27" w:rsidRPr="00E44283" w:rsidRDefault="00C824FE" w:rsidP="000929CB">
            <w:pPr>
              <w:spacing w:line="240" w:lineRule="exact"/>
              <w:jc w:val="center"/>
              <w:rPr>
                <w:rFonts w:ascii="CordiaUPC" w:eastAsia="Times New Roman" w:hAnsi="CordiaUPC" w:cs="CordiaUPC"/>
                <w:bCs/>
                <w:sz w:val="26"/>
                <w:szCs w:val="26"/>
              </w:rPr>
            </w:pPr>
            <w:r>
              <w:rPr>
                <w:rFonts w:ascii="CordiaUPC" w:eastAsia="Times New Roman" w:hAnsi="CordiaUPC" w:cs="CordiaUPC"/>
                <w:bCs/>
                <w:sz w:val="26"/>
                <w:szCs w:val="26"/>
              </w:rPr>
              <w:t xml:space="preserve">31 December </w:t>
            </w:r>
            <w:r w:rsidR="00245A27" w:rsidRPr="00E44283">
              <w:rPr>
                <w:rFonts w:ascii="CordiaUPC" w:eastAsia="Times New Roman" w:hAnsi="CordiaUPC" w:cs="CordiaUPC" w:hint="cs"/>
                <w:bCs/>
                <w:sz w:val="26"/>
                <w:szCs w:val="26"/>
              </w:rPr>
              <w:t>2020</w:t>
            </w:r>
          </w:p>
        </w:tc>
      </w:tr>
      <w:tr w:rsidR="00245A27" w:rsidRPr="00E44283" w14:paraId="2C5B4E10" w14:textId="77777777" w:rsidTr="00D830B1">
        <w:trPr>
          <w:cantSplit/>
          <w:tblHeader/>
        </w:trPr>
        <w:tc>
          <w:tcPr>
            <w:tcW w:w="3150" w:type="dxa"/>
          </w:tcPr>
          <w:p w14:paraId="5CBEDBDC" w14:textId="77777777" w:rsidR="00245A27" w:rsidRPr="00E44283" w:rsidDel="00F1172B" w:rsidRDefault="00245A27" w:rsidP="000929CB">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21056795" w14:textId="77777777" w:rsidR="00245A27" w:rsidRPr="00E44283" w:rsidRDefault="00245A27" w:rsidP="000929CB">
            <w:pPr>
              <w:spacing w:line="240" w:lineRule="exact"/>
              <w:ind w:left="-54" w:right="-79"/>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Commercial Banking</w:t>
            </w:r>
          </w:p>
        </w:tc>
        <w:tc>
          <w:tcPr>
            <w:tcW w:w="180" w:type="dxa"/>
          </w:tcPr>
          <w:p w14:paraId="67637EBE"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080" w:type="dxa"/>
            <w:vAlign w:val="bottom"/>
          </w:tcPr>
          <w:p w14:paraId="6F022107"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Retail Banking</w:t>
            </w:r>
          </w:p>
        </w:tc>
        <w:tc>
          <w:tcPr>
            <w:tcW w:w="180" w:type="dxa"/>
          </w:tcPr>
          <w:p w14:paraId="3FB9F9DC"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170" w:type="dxa"/>
            <w:vAlign w:val="bottom"/>
          </w:tcPr>
          <w:p w14:paraId="5CB3518D"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Other segments</w:t>
            </w:r>
          </w:p>
        </w:tc>
        <w:tc>
          <w:tcPr>
            <w:tcW w:w="180" w:type="dxa"/>
          </w:tcPr>
          <w:p w14:paraId="664C65E3" w14:textId="77777777" w:rsidR="00245A27" w:rsidRPr="00E44283" w:rsidRDefault="00245A27" w:rsidP="000929CB">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1BEDA33D"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Elimination</w:t>
            </w:r>
          </w:p>
        </w:tc>
        <w:tc>
          <w:tcPr>
            <w:tcW w:w="180" w:type="dxa"/>
          </w:tcPr>
          <w:p w14:paraId="069C129C" w14:textId="77777777" w:rsidR="00245A27" w:rsidRPr="00E44283" w:rsidRDefault="00245A27" w:rsidP="000929CB">
            <w:pPr>
              <w:spacing w:line="240" w:lineRule="exact"/>
              <w:jc w:val="center"/>
              <w:rPr>
                <w:rFonts w:ascii="CordiaUPC" w:eastAsia="Times New Roman" w:hAnsi="CordiaUPC" w:cs="CordiaUPC"/>
                <w:bCs/>
                <w:sz w:val="26"/>
                <w:szCs w:val="26"/>
              </w:rPr>
            </w:pPr>
          </w:p>
        </w:tc>
        <w:tc>
          <w:tcPr>
            <w:tcW w:w="1133" w:type="dxa"/>
            <w:vAlign w:val="bottom"/>
          </w:tcPr>
          <w:p w14:paraId="2C82AE09" w14:textId="77777777" w:rsidR="00245A27" w:rsidRPr="00E44283" w:rsidRDefault="00245A27" w:rsidP="000929CB">
            <w:pPr>
              <w:spacing w:line="240" w:lineRule="exact"/>
              <w:jc w:val="center"/>
              <w:rPr>
                <w:rFonts w:ascii="CordiaUPC" w:eastAsia="Times New Roman" w:hAnsi="CordiaUPC" w:cs="CordiaUPC"/>
                <w:bCs/>
                <w:sz w:val="26"/>
                <w:szCs w:val="26"/>
              </w:rPr>
            </w:pPr>
            <w:r w:rsidRPr="00E44283">
              <w:rPr>
                <w:rFonts w:ascii="CordiaUPC" w:eastAsia="Times New Roman" w:hAnsi="CordiaUPC" w:cs="CordiaUPC" w:hint="cs"/>
                <w:bCs/>
                <w:sz w:val="26"/>
                <w:szCs w:val="26"/>
              </w:rPr>
              <w:t>Total</w:t>
            </w:r>
          </w:p>
        </w:tc>
      </w:tr>
      <w:tr w:rsidR="00245A27" w:rsidRPr="00E44283" w14:paraId="698B0FF2" w14:textId="77777777" w:rsidTr="00D830B1">
        <w:trPr>
          <w:cantSplit/>
          <w:tblHeader/>
        </w:trPr>
        <w:tc>
          <w:tcPr>
            <w:tcW w:w="3150" w:type="dxa"/>
          </w:tcPr>
          <w:p w14:paraId="45CE7788" w14:textId="77777777" w:rsidR="00245A27" w:rsidRPr="00E44283" w:rsidRDefault="00245A27" w:rsidP="000929CB">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1CCC6D55" w14:textId="77777777" w:rsidR="00245A27" w:rsidRPr="00E44283" w:rsidRDefault="00245A27" w:rsidP="000929CB">
            <w:pPr>
              <w:spacing w:line="240" w:lineRule="exact"/>
              <w:jc w:val="center"/>
              <w:rPr>
                <w:rFonts w:ascii="CordiaUPC" w:eastAsia="Times New Roman" w:hAnsi="CordiaUPC" w:cs="CordiaUPC"/>
                <w:bCs/>
                <w:i/>
                <w:iCs/>
                <w:sz w:val="26"/>
                <w:szCs w:val="26"/>
              </w:rPr>
            </w:pPr>
            <w:r w:rsidRPr="00E44283">
              <w:rPr>
                <w:rFonts w:ascii="CordiaUPC" w:eastAsia="Times New Roman" w:hAnsi="CordiaUPC" w:cs="CordiaUPC" w:hint="cs"/>
                <w:bCs/>
                <w:i/>
                <w:iCs/>
                <w:sz w:val="26"/>
                <w:szCs w:val="26"/>
              </w:rPr>
              <w:t>(in million Baht)</w:t>
            </w:r>
          </w:p>
        </w:tc>
      </w:tr>
      <w:tr w:rsidR="00245A27" w:rsidRPr="000929CB" w14:paraId="7F659C4F" w14:textId="77777777" w:rsidTr="00D830B1">
        <w:trPr>
          <w:cantSplit/>
        </w:trPr>
        <w:tc>
          <w:tcPr>
            <w:tcW w:w="3150" w:type="dxa"/>
            <w:vAlign w:val="bottom"/>
          </w:tcPr>
          <w:p w14:paraId="16EFAE5A" w14:textId="7EE290BD" w:rsidR="00245A27" w:rsidRPr="000929CB" w:rsidRDefault="00D830B1" w:rsidP="000929CB">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04007AB5" w14:textId="26B28F5E" w:rsidR="00245A27" w:rsidRPr="000929CB" w:rsidRDefault="0049517C"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524,476</w:t>
            </w:r>
          </w:p>
        </w:tc>
        <w:tc>
          <w:tcPr>
            <w:tcW w:w="180" w:type="dxa"/>
            <w:vAlign w:val="bottom"/>
          </w:tcPr>
          <w:p w14:paraId="21701439"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63C49776" w14:textId="2FD96C5E" w:rsidR="00245A27" w:rsidRPr="000929CB" w:rsidRDefault="005D20A6" w:rsidP="000929CB">
            <w:pPr>
              <w:tabs>
                <w:tab w:val="decimal" w:pos="82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838,624</w:t>
            </w:r>
          </w:p>
        </w:tc>
        <w:tc>
          <w:tcPr>
            <w:tcW w:w="180" w:type="dxa"/>
            <w:vAlign w:val="bottom"/>
          </w:tcPr>
          <w:p w14:paraId="07F3720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2169EFBA" w14:textId="27BE17CF" w:rsidR="00245A27" w:rsidRPr="000929CB" w:rsidRDefault="005D20A6" w:rsidP="000929CB">
            <w:pPr>
              <w:tabs>
                <w:tab w:val="decimal" w:pos="91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24,814</w:t>
            </w:r>
          </w:p>
        </w:tc>
        <w:tc>
          <w:tcPr>
            <w:tcW w:w="180" w:type="dxa"/>
            <w:vAlign w:val="bottom"/>
          </w:tcPr>
          <w:p w14:paraId="781E781A"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43F26CDD" w14:textId="0FCCB1E4" w:rsidR="00245A27" w:rsidRPr="000929CB" w:rsidRDefault="005D20A6"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5,011</w:t>
            </w:r>
          </w:p>
        </w:tc>
        <w:tc>
          <w:tcPr>
            <w:tcW w:w="180" w:type="dxa"/>
            <w:vAlign w:val="bottom"/>
          </w:tcPr>
          <w:p w14:paraId="4647380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353CFA93" w14:textId="29486D6B" w:rsidR="00245A27" w:rsidRPr="000929CB" w:rsidRDefault="005D20A6" w:rsidP="000929CB">
            <w:pPr>
              <w:tabs>
                <w:tab w:val="decimal" w:pos="895"/>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1,392,925</w:t>
            </w:r>
          </w:p>
        </w:tc>
      </w:tr>
      <w:tr w:rsidR="00245A27" w:rsidRPr="000929CB" w14:paraId="4C19429C" w14:textId="77777777" w:rsidTr="00D830B1">
        <w:trPr>
          <w:cantSplit/>
        </w:trPr>
        <w:tc>
          <w:tcPr>
            <w:tcW w:w="3150" w:type="dxa"/>
            <w:vAlign w:val="bottom"/>
          </w:tcPr>
          <w:p w14:paraId="782A8AC4" w14:textId="75CA3DE7" w:rsidR="00245A27" w:rsidRPr="000929CB" w:rsidRDefault="00D830B1" w:rsidP="000929CB">
            <w:pPr>
              <w:spacing w:line="240" w:lineRule="exact"/>
              <w:ind w:left="142" w:right="-72" w:hanging="142"/>
              <w:rPr>
                <w:rFonts w:ascii="CordiaUPC" w:eastAsia="Times New Roman" w:hAnsi="CordiaUPC" w:cs="CordiaUPC"/>
                <w:sz w:val="26"/>
                <w:szCs w:val="26"/>
              </w:rPr>
            </w:pPr>
            <w:r w:rsidRPr="000929CB">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131A7C03" w14:textId="7061E6F6" w:rsidR="00245A27" w:rsidRPr="000929CB" w:rsidRDefault="0049517C"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195,4</w:t>
            </w:r>
            <w:r w:rsidR="00BE2538" w:rsidRPr="000929CB">
              <w:rPr>
                <w:rFonts w:ascii="CordiaUPC" w:eastAsia="Times New Roman" w:hAnsi="CordiaUPC" w:cs="CordiaUPC" w:hint="cs"/>
                <w:color w:val="000000"/>
                <w:sz w:val="26"/>
                <w:szCs w:val="26"/>
              </w:rPr>
              <w:t>94</w:t>
            </w:r>
          </w:p>
        </w:tc>
        <w:tc>
          <w:tcPr>
            <w:tcW w:w="180" w:type="dxa"/>
            <w:vAlign w:val="bottom"/>
          </w:tcPr>
          <w:p w14:paraId="7A144DD6"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77FB0745" w14:textId="29767320" w:rsidR="00245A27" w:rsidRPr="000929CB" w:rsidRDefault="005D20A6" w:rsidP="000929CB">
            <w:pPr>
              <w:tabs>
                <w:tab w:val="decimal" w:pos="82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1,178,1</w:t>
            </w:r>
            <w:r w:rsidR="00BE2538" w:rsidRPr="000929CB">
              <w:rPr>
                <w:rFonts w:ascii="CordiaUPC" w:eastAsia="Times New Roman" w:hAnsi="CordiaUPC" w:cs="CordiaUPC" w:hint="cs"/>
                <w:color w:val="000000"/>
                <w:sz w:val="26"/>
                <w:szCs w:val="26"/>
              </w:rPr>
              <w:t>40</w:t>
            </w:r>
          </w:p>
        </w:tc>
        <w:tc>
          <w:tcPr>
            <w:tcW w:w="180" w:type="dxa"/>
            <w:vAlign w:val="bottom"/>
          </w:tcPr>
          <w:p w14:paraId="7452DE12"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2A1E4A0F" w14:textId="42A420B6" w:rsidR="00245A27" w:rsidRPr="000929CB" w:rsidRDefault="005D20A6" w:rsidP="000929CB">
            <w:pPr>
              <w:tabs>
                <w:tab w:val="decimal" w:pos="911"/>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w:t>
            </w:r>
          </w:p>
        </w:tc>
        <w:tc>
          <w:tcPr>
            <w:tcW w:w="180" w:type="dxa"/>
            <w:vAlign w:val="bottom"/>
          </w:tcPr>
          <w:p w14:paraId="670BDC1E"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D084D5B" w14:textId="59CDC6DB" w:rsidR="00245A27" w:rsidRPr="000929CB" w:rsidRDefault="005D20A6" w:rsidP="000929CB">
            <w:pPr>
              <w:tabs>
                <w:tab w:val="decimal" w:pos="756"/>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(22</w:t>
            </w:r>
            <w:r w:rsidR="00BE2538" w:rsidRPr="000929CB">
              <w:rPr>
                <w:rFonts w:ascii="CordiaUPC" w:eastAsia="Times New Roman" w:hAnsi="CordiaUPC" w:cs="CordiaUPC" w:hint="cs"/>
                <w:color w:val="000000"/>
                <w:sz w:val="26"/>
                <w:szCs w:val="26"/>
              </w:rPr>
              <w:t>6</w:t>
            </w:r>
            <w:r w:rsidRPr="000929CB">
              <w:rPr>
                <w:rFonts w:ascii="CordiaUPC" w:eastAsia="Times New Roman" w:hAnsi="CordiaUPC" w:cs="CordiaUPC" w:hint="cs"/>
                <w:color w:val="000000"/>
                <w:sz w:val="26"/>
                <w:szCs w:val="26"/>
              </w:rPr>
              <w:t>)</w:t>
            </w:r>
          </w:p>
        </w:tc>
        <w:tc>
          <w:tcPr>
            <w:tcW w:w="180" w:type="dxa"/>
            <w:vAlign w:val="bottom"/>
          </w:tcPr>
          <w:p w14:paraId="528C6975" w14:textId="77777777" w:rsidR="00245A27" w:rsidRPr="000929CB" w:rsidRDefault="00245A27" w:rsidP="000929CB">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6FB69FB1" w14:textId="5D85BC0B" w:rsidR="00245A27" w:rsidRPr="000929CB" w:rsidRDefault="005D20A6" w:rsidP="000929CB">
            <w:pPr>
              <w:tabs>
                <w:tab w:val="decimal" w:pos="895"/>
              </w:tabs>
              <w:spacing w:line="240" w:lineRule="exact"/>
              <w:ind w:right="-72"/>
              <w:outlineLvl w:val="0"/>
              <w:rPr>
                <w:rFonts w:ascii="CordiaUPC" w:eastAsia="Times New Roman" w:hAnsi="CordiaUPC" w:cs="CordiaUPC"/>
                <w:color w:val="000000"/>
                <w:sz w:val="26"/>
                <w:szCs w:val="26"/>
              </w:rPr>
            </w:pPr>
            <w:r w:rsidRPr="000929CB">
              <w:rPr>
                <w:rFonts w:ascii="CordiaUPC" w:eastAsia="Times New Roman" w:hAnsi="CordiaUPC" w:cs="CordiaUPC" w:hint="cs"/>
                <w:color w:val="000000"/>
                <w:sz w:val="26"/>
                <w:szCs w:val="26"/>
              </w:rPr>
              <w:t>1,373,408</w:t>
            </w:r>
          </w:p>
        </w:tc>
      </w:tr>
    </w:tbl>
    <w:p w14:paraId="2298FC78" w14:textId="432AA5CB" w:rsidR="007A4C93" w:rsidRDefault="007A4C93">
      <w:pPr>
        <w:spacing w:line="240" w:lineRule="auto"/>
        <w:rPr>
          <w:rFonts w:cs="Times New Roman"/>
          <w:b/>
          <w:bCs/>
          <w:szCs w:val="22"/>
        </w:rPr>
      </w:pPr>
    </w:p>
    <w:p w14:paraId="3FD4F607" w14:textId="6987FD88" w:rsidR="009C091A" w:rsidRPr="00E44283" w:rsidRDefault="00CB27C5" w:rsidP="00E44283">
      <w:pPr>
        <w:tabs>
          <w:tab w:val="left" w:pos="540"/>
        </w:tabs>
        <w:spacing w:line="240" w:lineRule="exact"/>
        <w:rPr>
          <w:rFonts w:ascii="CordiaUPC" w:hAnsi="CordiaUPC" w:cs="CordiaUPC"/>
          <w:b/>
          <w:bCs/>
          <w:sz w:val="28"/>
          <w:szCs w:val="28"/>
        </w:rPr>
      </w:pPr>
      <w:r w:rsidRPr="00E44283">
        <w:rPr>
          <w:rFonts w:ascii="CordiaUPC" w:hAnsi="CordiaUPC" w:cs="CordiaUPC" w:hint="cs"/>
          <w:b/>
          <w:bCs/>
          <w:sz w:val="28"/>
          <w:szCs w:val="28"/>
        </w:rPr>
        <w:t>3</w:t>
      </w:r>
      <w:r w:rsidR="00AC4D59">
        <w:rPr>
          <w:rFonts w:ascii="CordiaUPC" w:hAnsi="CordiaUPC" w:cs="CordiaUPC"/>
          <w:b/>
          <w:bCs/>
          <w:sz w:val="28"/>
          <w:szCs w:val="28"/>
        </w:rPr>
        <w:t>7</w:t>
      </w:r>
      <w:r w:rsidR="00D4100C" w:rsidRPr="00E44283">
        <w:rPr>
          <w:rFonts w:ascii="CordiaUPC" w:hAnsi="CordiaUPC" w:cs="CordiaUPC" w:hint="cs"/>
          <w:b/>
          <w:bCs/>
          <w:sz w:val="28"/>
          <w:szCs w:val="28"/>
        </w:rPr>
        <w:tab/>
      </w:r>
      <w:r w:rsidR="00A8141A" w:rsidRPr="00E44283">
        <w:rPr>
          <w:rFonts w:ascii="CordiaUPC" w:hAnsi="CordiaUPC" w:cs="CordiaUPC" w:hint="cs"/>
          <w:b/>
          <w:bCs/>
          <w:sz w:val="28"/>
          <w:szCs w:val="28"/>
        </w:rPr>
        <w:t>F</w:t>
      </w:r>
      <w:r w:rsidR="009C091A" w:rsidRPr="00E44283">
        <w:rPr>
          <w:rFonts w:ascii="CordiaUPC" w:hAnsi="CordiaUPC" w:cs="CordiaUPC" w:hint="cs"/>
          <w:b/>
          <w:bCs/>
          <w:sz w:val="28"/>
          <w:szCs w:val="28"/>
        </w:rPr>
        <w:t>inancial position and results of operations classified by domestic and foreign business</w:t>
      </w:r>
    </w:p>
    <w:p w14:paraId="67EF3A7D" w14:textId="77777777" w:rsidR="009C091A" w:rsidRPr="00E44283" w:rsidRDefault="009C091A" w:rsidP="00E44283">
      <w:pPr>
        <w:spacing w:line="240" w:lineRule="exact"/>
        <w:rPr>
          <w:rFonts w:ascii="CordiaUPC" w:hAnsi="CordiaUPC" w:cs="CordiaUPC"/>
          <w:sz w:val="26"/>
          <w:szCs w:val="26"/>
        </w:rPr>
      </w:pPr>
    </w:p>
    <w:p w14:paraId="5FA3C658" w14:textId="6B1743EF" w:rsidR="009C091A" w:rsidRPr="00E44283" w:rsidRDefault="00CB27C5" w:rsidP="00E44283">
      <w:pPr>
        <w:pStyle w:val="ListParagraph"/>
        <w:spacing w:line="240" w:lineRule="exact"/>
        <w:ind w:left="540" w:right="-29" w:hanging="540"/>
        <w:jc w:val="both"/>
        <w:rPr>
          <w:rFonts w:ascii="CordiaUPC" w:hAnsi="CordiaUPC" w:cs="CordiaUPC"/>
          <w:sz w:val="26"/>
          <w:szCs w:val="26"/>
        </w:rPr>
      </w:pPr>
      <w:r w:rsidRPr="00E44283">
        <w:rPr>
          <w:rFonts w:ascii="CordiaUPC" w:hAnsi="CordiaUPC" w:cs="CordiaUPC" w:hint="cs"/>
          <w:sz w:val="26"/>
          <w:szCs w:val="26"/>
        </w:rPr>
        <w:t>3</w:t>
      </w:r>
      <w:r w:rsidR="00AC4D59">
        <w:rPr>
          <w:rFonts w:ascii="CordiaUPC" w:hAnsi="CordiaUPC" w:cs="CordiaUPC"/>
          <w:sz w:val="26"/>
          <w:szCs w:val="26"/>
        </w:rPr>
        <w:t>7</w:t>
      </w:r>
      <w:r w:rsidR="009C091A" w:rsidRPr="00E44283">
        <w:rPr>
          <w:rFonts w:ascii="CordiaUPC" w:hAnsi="CordiaUPC" w:cs="CordiaUPC" w:hint="cs"/>
          <w:sz w:val="26"/>
          <w:szCs w:val="26"/>
        </w:rPr>
        <w:t>.1</w:t>
      </w:r>
      <w:r w:rsidR="009C091A" w:rsidRPr="00E44283">
        <w:rPr>
          <w:rFonts w:ascii="CordiaUPC" w:hAnsi="CordiaUPC" w:cs="CordiaUPC" w:hint="cs"/>
          <w:sz w:val="26"/>
          <w:szCs w:val="26"/>
        </w:rPr>
        <w:tab/>
        <w:t xml:space="preserve">As at </w:t>
      </w:r>
      <w:r w:rsidR="00C824FE">
        <w:rPr>
          <w:rFonts w:ascii="CordiaUPC" w:eastAsia="Times New Roman" w:hAnsi="CordiaUPC" w:cs="CordiaUPC"/>
          <w:bCs/>
          <w:sz w:val="26"/>
          <w:szCs w:val="26"/>
        </w:rPr>
        <w:t xml:space="preserve">30 June </w:t>
      </w:r>
      <w:r w:rsidR="00C824FE" w:rsidRPr="00E44283">
        <w:rPr>
          <w:rFonts w:ascii="CordiaUPC" w:eastAsia="Times New Roman" w:hAnsi="CordiaUPC" w:cs="CordiaUPC" w:hint="cs"/>
          <w:bCs/>
          <w:sz w:val="26"/>
          <w:szCs w:val="26"/>
        </w:rPr>
        <w:t>202</w:t>
      </w:r>
      <w:r w:rsidR="00C824FE">
        <w:rPr>
          <w:rFonts w:ascii="CordiaUPC" w:eastAsia="Times New Roman" w:hAnsi="CordiaUPC" w:cs="CordiaUPC"/>
          <w:bCs/>
          <w:sz w:val="26"/>
          <w:szCs w:val="26"/>
        </w:rPr>
        <w:t xml:space="preserve">1 and </w:t>
      </w:r>
      <w:r w:rsidR="007A4C93" w:rsidRPr="00E44283">
        <w:rPr>
          <w:rFonts w:ascii="CordiaUPC" w:hAnsi="CordiaUPC" w:cs="CordiaUPC" w:hint="cs"/>
          <w:color w:val="000000"/>
          <w:sz w:val="26"/>
          <w:szCs w:val="26"/>
          <w:lang w:val="en-US" w:eastAsia="en-GB" w:bidi="th-TH"/>
        </w:rPr>
        <w:t xml:space="preserve">31 December </w:t>
      </w:r>
      <w:r w:rsidR="00233BC9" w:rsidRPr="00E44283">
        <w:rPr>
          <w:rFonts w:ascii="CordiaUPC" w:hAnsi="CordiaUPC" w:cs="CordiaUPC" w:hint="cs"/>
          <w:color w:val="000000"/>
          <w:sz w:val="26"/>
          <w:szCs w:val="26"/>
          <w:lang w:val="en-US" w:eastAsia="en-GB" w:bidi="th-TH"/>
        </w:rPr>
        <w:t>2020</w:t>
      </w:r>
      <w:r w:rsidR="009C091A" w:rsidRPr="00E44283">
        <w:rPr>
          <w:rFonts w:ascii="CordiaUPC" w:hAnsi="CordiaUPC" w:cs="CordiaUPC" w:hint="cs"/>
          <w:sz w:val="26"/>
          <w:szCs w:val="26"/>
        </w:rPr>
        <w:t>, the financial position classified by domestic and foreign business was as follows:</w:t>
      </w:r>
    </w:p>
    <w:p w14:paraId="28FCFE41" w14:textId="77777777" w:rsidR="007C7FAD" w:rsidRPr="00E44283" w:rsidRDefault="007C7FAD" w:rsidP="00E44283">
      <w:pPr>
        <w:spacing w:line="240" w:lineRule="exact"/>
        <w:ind w:left="1094" w:right="-29" w:hanging="547"/>
        <w:contextualSpacing/>
        <w:jc w:val="both"/>
        <w:rPr>
          <w:rFonts w:ascii="CordiaUPC" w:hAnsi="CordiaUPC" w:cs="CordiaUPC"/>
          <w:sz w:val="26"/>
          <w:szCs w:val="26"/>
          <w:lang w:val="en-US"/>
        </w:rPr>
      </w:pPr>
    </w:p>
    <w:tbl>
      <w:tblPr>
        <w:tblW w:w="9459" w:type="dxa"/>
        <w:tblInd w:w="450" w:type="dxa"/>
        <w:tblLayout w:type="fixed"/>
        <w:tblCellMar>
          <w:left w:w="0" w:type="dxa"/>
          <w:right w:w="0" w:type="dxa"/>
        </w:tblCellMar>
        <w:tblLook w:val="0000" w:firstRow="0" w:lastRow="0" w:firstColumn="0" w:lastColumn="0" w:noHBand="0" w:noVBand="0"/>
      </w:tblPr>
      <w:tblGrid>
        <w:gridCol w:w="3330"/>
        <w:gridCol w:w="1062"/>
        <w:gridCol w:w="990"/>
        <w:gridCol w:w="990"/>
        <w:gridCol w:w="1080"/>
        <w:gridCol w:w="1017"/>
        <w:gridCol w:w="990"/>
      </w:tblGrid>
      <w:tr w:rsidR="00B12247" w:rsidRPr="00E44283" w14:paraId="53F7BC15" w14:textId="77777777" w:rsidTr="00057791">
        <w:tc>
          <w:tcPr>
            <w:tcW w:w="3330" w:type="dxa"/>
            <w:shd w:val="clear" w:color="auto" w:fill="auto"/>
          </w:tcPr>
          <w:p w14:paraId="0CB2C6C1" w14:textId="77777777" w:rsidR="00B12247" w:rsidRPr="00E44283" w:rsidRDefault="00B12247" w:rsidP="00E44283">
            <w:pPr>
              <w:snapToGrid w:val="0"/>
              <w:spacing w:line="22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E44283" w:rsidRDefault="00B12247" w:rsidP="00E44283">
            <w:pPr>
              <w:snapToGrid w:val="0"/>
              <w:spacing w:line="220" w:lineRule="exact"/>
              <w:jc w:val="center"/>
              <w:rPr>
                <w:rFonts w:ascii="CordiaUPC" w:hAnsi="CordiaUPC" w:cs="CordiaUPC"/>
                <w:sz w:val="26"/>
                <w:szCs w:val="26"/>
              </w:rPr>
            </w:pPr>
            <w:r w:rsidRPr="00E44283">
              <w:rPr>
                <w:rFonts w:ascii="CordiaUPC" w:hAnsi="CordiaUPC" w:cs="CordiaUPC" w:hint="cs"/>
                <w:b/>
                <w:bCs/>
                <w:sz w:val="26"/>
                <w:szCs w:val="26"/>
              </w:rPr>
              <w:t>Consolidated</w:t>
            </w:r>
          </w:p>
        </w:tc>
      </w:tr>
      <w:tr w:rsidR="00B12247" w:rsidRPr="00E44283" w14:paraId="0CED79C7" w14:textId="77777777" w:rsidTr="00057791">
        <w:tc>
          <w:tcPr>
            <w:tcW w:w="3330" w:type="dxa"/>
            <w:shd w:val="clear" w:color="auto" w:fill="auto"/>
          </w:tcPr>
          <w:p w14:paraId="61F7416D" w14:textId="77777777" w:rsidR="00B12247" w:rsidRPr="00E44283" w:rsidRDefault="00B12247" w:rsidP="00E44283">
            <w:pPr>
              <w:snapToGrid w:val="0"/>
              <w:spacing w:line="220" w:lineRule="exact"/>
              <w:ind w:left="1440"/>
              <w:rPr>
                <w:rFonts w:ascii="CordiaUPC" w:hAnsi="CordiaUPC" w:cs="CordiaUPC"/>
                <w:sz w:val="26"/>
                <w:szCs w:val="26"/>
              </w:rPr>
            </w:pPr>
          </w:p>
        </w:tc>
        <w:tc>
          <w:tcPr>
            <w:tcW w:w="3042" w:type="dxa"/>
            <w:gridSpan w:val="3"/>
            <w:shd w:val="clear" w:color="auto" w:fill="auto"/>
          </w:tcPr>
          <w:p w14:paraId="6595DD98" w14:textId="65FB3C80" w:rsidR="00B12247" w:rsidRPr="00E44283" w:rsidRDefault="00C824FE" w:rsidP="00E44283">
            <w:pPr>
              <w:snapToGrid w:val="0"/>
              <w:spacing w:line="220" w:lineRule="exact"/>
              <w:jc w:val="center"/>
              <w:rPr>
                <w:rFonts w:ascii="CordiaUPC" w:hAnsi="CordiaUPC" w:cs="CordiaUPC"/>
                <w:sz w:val="26"/>
                <w:szCs w:val="26"/>
              </w:rPr>
            </w:pPr>
            <w:r>
              <w:rPr>
                <w:rFonts w:ascii="CordiaUPC" w:eastAsia="Times New Roman" w:hAnsi="CordiaUPC" w:cs="CordiaUPC"/>
                <w:bCs/>
                <w:sz w:val="26"/>
                <w:szCs w:val="26"/>
              </w:rPr>
              <w:t xml:space="preserve">30 June </w:t>
            </w:r>
            <w:r w:rsidRPr="00E44283">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3087" w:type="dxa"/>
            <w:gridSpan w:val="3"/>
            <w:shd w:val="clear" w:color="auto" w:fill="auto"/>
          </w:tcPr>
          <w:p w14:paraId="4162F8BE" w14:textId="41A49209" w:rsidR="00B12247" w:rsidRPr="00E44283" w:rsidRDefault="00C824FE" w:rsidP="00E44283">
            <w:pPr>
              <w:snapToGrid w:val="0"/>
              <w:spacing w:line="220" w:lineRule="exact"/>
              <w:jc w:val="center"/>
              <w:rPr>
                <w:rFonts w:ascii="CordiaUPC" w:hAnsi="CordiaUPC" w:cs="CordiaUPC"/>
                <w:sz w:val="26"/>
                <w:szCs w:val="26"/>
              </w:rPr>
            </w:pPr>
            <w:r w:rsidRPr="00E44283">
              <w:rPr>
                <w:rFonts w:ascii="CordiaUPC" w:hAnsi="CordiaUPC" w:cs="CordiaUPC" w:hint="cs"/>
                <w:color w:val="000000"/>
                <w:sz w:val="26"/>
                <w:szCs w:val="26"/>
                <w:lang w:val="en-US" w:eastAsia="en-GB" w:bidi="th-TH"/>
              </w:rPr>
              <w:t>31 December 2020</w:t>
            </w:r>
          </w:p>
        </w:tc>
      </w:tr>
      <w:tr w:rsidR="00B12247" w:rsidRPr="00E44283" w14:paraId="3B91132E" w14:textId="77777777" w:rsidTr="00057791">
        <w:tc>
          <w:tcPr>
            <w:tcW w:w="3330" w:type="dxa"/>
            <w:shd w:val="clear" w:color="auto" w:fill="auto"/>
          </w:tcPr>
          <w:p w14:paraId="0D657839" w14:textId="77777777" w:rsidR="00B12247" w:rsidRPr="00E44283" w:rsidRDefault="00B12247" w:rsidP="00E44283">
            <w:pPr>
              <w:snapToGrid w:val="0"/>
              <w:spacing w:line="220" w:lineRule="exact"/>
              <w:ind w:left="1440"/>
              <w:rPr>
                <w:rFonts w:ascii="CordiaUPC" w:hAnsi="CordiaUPC" w:cs="CordiaUPC"/>
                <w:sz w:val="26"/>
                <w:szCs w:val="26"/>
              </w:rPr>
            </w:pPr>
          </w:p>
        </w:tc>
        <w:tc>
          <w:tcPr>
            <w:tcW w:w="1062" w:type="dxa"/>
            <w:shd w:val="clear" w:color="auto" w:fill="auto"/>
          </w:tcPr>
          <w:p w14:paraId="08C1EDA4"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Domestic</w:t>
            </w:r>
          </w:p>
        </w:tc>
        <w:tc>
          <w:tcPr>
            <w:tcW w:w="990" w:type="dxa"/>
            <w:shd w:val="clear" w:color="auto" w:fill="auto"/>
          </w:tcPr>
          <w:p w14:paraId="12C65245"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Foreign</w:t>
            </w:r>
          </w:p>
        </w:tc>
        <w:tc>
          <w:tcPr>
            <w:tcW w:w="990" w:type="dxa"/>
            <w:shd w:val="clear" w:color="auto" w:fill="auto"/>
          </w:tcPr>
          <w:p w14:paraId="5D4EE28D" w14:textId="77777777" w:rsidR="00B12247" w:rsidRPr="00E44283" w:rsidRDefault="00B12247" w:rsidP="00E44283">
            <w:pPr>
              <w:snapToGrid w:val="0"/>
              <w:spacing w:line="220" w:lineRule="exact"/>
              <w:jc w:val="center"/>
              <w:rPr>
                <w:rFonts w:ascii="CordiaUPC" w:hAnsi="CordiaUPC" w:cs="CordiaUPC"/>
                <w:sz w:val="26"/>
                <w:szCs w:val="26"/>
              </w:rPr>
            </w:pPr>
          </w:p>
        </w:tc>
        <w:tc>
          <w:tcPr>
            <w:tcW w:w="1080" w:type="dxa"/>
            <w:shd w:val="clear" w:color="auto" w:fill="auto"/>
          </w:tcPr>
          <w:p w14:paraId="365631FC"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Domestic</w:t>
            </w:r>
          </w:p>
        </w:tc>
        <w:tc>
          <w:tcPr>
            <w:tcW w:w="1017" w:type="dxa"/>
            <w:shd w:val="clear" w:color="auto" w:fill="auto"/>
          </w:tcPr>
          <w:p w14:paraId="23C86691"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Foreign</w:t>
            </w:r>
          </w:p>
        </w:tc>
        <w:tc>
          <w:tcPr>
            <w:tcW w:w="990" w:type="dxa"/>
            <w:shd w:val="clear" w:color="auto" w:fill="auto"/>
          </w:tcPr>
          <w:p w14:paraId="5A13903B" w14:textId="77777777" w:rsidR="00B12247" w:rsidRPr="00E44283" w:rsidRDefault="00B12247" w:rsidP="00E44283">
            <w:pPr>
              <w:snapToGrid w:val="0"/>
              <w:spacing w:line="220" w:lineRule="exact"/>
              <w:jc w:val="center"/>
              <w:rPr>
                <w:rFonts w:ascii="CordiaUPC" w:hAnsi="CordiaUPC" w:cs="CordiaUPC"/>
                <w:sz w:val="26"/>
                <w:szCs w:val="26"/>
              </w:rPr>
            </w:pPr>
          </w:p>
        </w:tc>
      </w:tr>
      <w:tr w:rsidR="00B12247" w:rsidRPr="00E44283" w14:paraId="6E01027F" w14:textId="77777777" w:rsidTr="00057791">
        <w:tc>
          <w:tcPr>
            <w:tcW w:w="3330" w:type="dxa"/>
            <w:shd w:val="clear" w:color="auto" w:fill="auto"/>
          </w:tcPr>
          <w:p w14:paraId="4799AD31" w14:textId="77777777" w:rsidR="00B12247" w:rsidRPr="00E44283" w:rsidRDefault="00B12247" w:rsidP="00E44283">
            <w:pPr>
              <w:snapToGrid w:val="0"/>
              <w:spacing w:line="220" w:lineRule="exact"/>
              <w:ind w:left="1440"/>
              <w:rPr>
                <w:rFonts w:ascii="CordiaUPC" w:hAnsi="CordiaUPC" w:cs="CordiaUPC"/>
                <w:sz w:val="26"/>
                <w:szCs w:val="26"/>
              </w:rPr>
            </w:pPr>
          </w:p>
        </w:tc>
        <w:tc>
          <w:tcPr>
            <w:tcW w:w="1062" w:type="dxa"/>
            <w:shd w:val="clear" w:color="auto" w:fill="auto"/>
          </w:tcPr>
          <w:p w14:paraId="6D9616B3"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31F1D26E"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2522941D"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Total</w:t>
            </w:r>
          </w:p>
        </w:tc>
        <w:tc>
          <w:tcPr>
            <w:tcW w:w="1080" w:type="dxa"/>
            <w:shd w:val="clear" w:color="auto" w:fill="auto"/>
          </w:tcPr>
          <w:p w14:paraId="3A98E152"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1017" w:type="dxa"/>
            <w:shd w:val="clear" w:color="auto" w:fill="auto"/>
          </w:tcPr>
          <w:p w14:paraId="1608D6E4"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business</w:t>
            </w:r>
          </w:p>
        </w:tc>
        <w:tc>
          <w:tcPr>
            <w:tcW w:w="990" w:type="dxa"/>
            <w:shd w:val="clear" w:color="auto" w:fill="auto"/>
          </w:tcPr>
          <w:p w14:paraId="6C28A2F8"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sz w:val="26"/>
                <w:szCs w:val="26"/>
              </w:rPr>
              <w:t>Total</w:t>
            </w:r>
          </w:p>
        </w:tc>
      </w:tr>
      <w:tr w:rsidR="00B12247" w:rsidRPr="00E44283" w14:paraId="015375FC" w14:textId="77777777" w:rsidTr="00057791">
        <w:tc>
          <w:tcPr>
            <w:tcW w:w="3330" w:type="dxa"/>
            <w:shd w:val="clear" w:color="auto" w:fill="auto"/>
          </w:tcPr>
          <w:p w14:paraId="37C9AC76" w14:textId="77777777" w:rsidR="00B12247" w:rsidRPr="00E44283" w:rsidRDefault="00B12247" w:rsidP="00E44283">
            <w:pPr>
              <w:snapToGrid w:val="0"/>
              <w:spacing w:line="220" w:lineRule="exact"/>
              <w:ind w:left="1440"/>
              <w:rPr>
                <w:rFonts w:ascii="CordiaUPC" w:hAnsi="CordiaUPC" w:cs="CordiaUPC"/>
                <w:sz w:val="26"/>
                <w:szCs w:val="26"/>
              </w:rPr>
            </w:pPr>
          </w:p>
        </w:tc>
        <w:tc>
          <w:tcPr>
            <w:tcW w:w="6129" w:type="dxa"/>
            <w:gridSpan w:val="6"/>
            <w:shd w:val="clear" w:color="auto" w:fill="auto"/>
          </w:tcPr>
          <w:p w14:paraId="4EE9FB1D" w14:textId="77777777" w:rsidR="00B12247" w:rsidRPr="00E44283" w:rsidRDefault="00B12247" w:rsidP="00E44283">
            <w:pPr>
              <w:spacing w:line="220" w:lineRule="exact"/>
              <w:jc w:val="center"/>
              <w:rPr>
                <w:rFonts w:ascii="CordiaUPC" w:hAnsi="CordiaUPC" w:cs="CordiaUPC"/>
                <w:sz w:val="26"/>
                <w:szCs w:val="26"/>
              </w:rPr>
            </w:pPr>
            <w:r w:rsidRPr="00E44283">
              <w:rPr>
                <w:rFonts w:ascii="CordiaUPC" w:hAnsi="CordiaUPC" w:cs="CordiaUPC" w:hint="cs"/>
                <w:i/>
                <w:iCs/>
                <w:sz w:val="26"/>
                <w:szCs w:val="26"/>
              </w:rPr>
              <w:t>(in million Baht)</w:t>
            </w:r>
          </w:p>
        </w:tc>
      </w:tr>
      <w:tr w:rsidR="00C824FE" w:rsidRPr="00E44283" w14:paraId="57F6D308" w14:textId="77777777" w:rsidTr="00057791">
        <w:tc>
          <w:tcPr>
            <w:tcW w:w="3330" w:type="dxa"/>
            <w:shd w:val="clear" w:color="auto" w:fill="auto"/>
            <w:vAlign w:val="bottom"/>
          </w:tcPr>
          <w:p w14:paraId="79E1EDFB" w14:textId="77777777" w:rsidR="00C824FE" w:rsidRPr="00E44283" w:rsidRDefault="00C824FE" w:rsidP="00C824FE">
            <w:pPr>
              <w:spacing w:line="220" w:lineRule="exact"/>
              <w:ind w:left="90"/>
              <w:rPr>
                <w:rFonts w:ascii="CordiaUPC" w:hAnsi="CordiaUPC" w:cs="CordiaUPC"/>
                <w:sz w:val="26"/>
                <w:szCs w:val="26"/>
              </w:rPr>
            </w:pPr>
            <w:r w:rsidRPr="00E44283">
              <w:rPr>
                <w:rFonts w:ascii="CordiaUPC" w:hAnsi="CordiaUPC" w:cs="CordiaUPC" w:hint="cs"/>
                <w:sz w:val="26"/>
                <w:szCs w:val="26"/>
              </w:rPr>
              <w:t xml:space="preserve">Total assets </w:t>
            </w:r>
          </w:p>
        </w:tc>
        <w:tc>
          <w:tcPr>
            <w:tcW w:w="1062" w:type="dxa"/>
            <w:shd w:val="clear" w:color="auto" w:fill="auto"/>
          </w:tcPr>
          <w:p w14:paraId="6B73A12E" w14:textId="2CB15761"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1,748,059</w:t>
            </w:r>
          </w:p>
        </w:tc>
        <w:tc>
          <w:tcPr>
            <w:tcW w:w="990" w:type="dxa"/>
            <w:shd w:val="clear" w:color="auto" w:fill="auto"/>
          </w:tcPr>
          <w:p w14:paraId="4DFB55C6" w14:textId="215CA131"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414</w:t>
            </w:r>
          </w:p>
        </w:tc>
        <w:tc>
          <w:tcPr>
            <w:tcW w:w="990" w:type="dxa"/>
            <w:shd w:val="clear" w:color="auto" w:fill="auto"/>
          </w:tcPr>
          <w:p w14:paraId="3E1674B5" w14:textId="4ED4E163"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1,748,473</w:t>
            </w:r>
          </w:p>
        </w:tc>
        <w:tc>
          <w:tcPr>
            <w:tcW w:w="1080" w:type="dxa"/>
            <w:shd w:val="clear" w:color="auto" w:fill="auto"/>
          </w:tcPr>
          <w:p w14:paraId="7E880D2E" w14:textId="13C87D45" w:rsidR="00C824FE" w:rsidRPr="00CA4442" w:rsidRDefault="00C824FE" w:rsidP="00C824FE">
            <w:pPr>
              <w:tabs>
                <w:tab w:val="decimal" w:pos="897"/>
              </w:tabs>
              <w:snapToGrid w:val="0"/>
              <w:spacing w:line="220" w:lineRule="exact"/>
              <w:ind w:right="1"/>
              <w:rPr>
                <w:rFonts w:ascii="CordiaUPC" w:hAnsi="CordiaUPC" w:cs="CordiaUPC"/>
                <w:sz w:val="26"/>
                <w:szCs w:val="26"/>
                <w:lang w:val="en-US" w:bidi="th-TH"/>
              </w:rPr>
            </w:pPr>
            <w:r w:rsidRPr="00CA4442">
              <w:rPr>
                <w:rFonts w:ascii="CordiaUPC" w:hAnsi="CordiaUPC" w:cs="CordiaUPC"/>
                <w:sz w:val="26"/>
                <w:szCs w:val="26"/>
                <w:lang w:val="en-US" w:bidi="th-TH"/>
              </w:rPr>
              <w:t>1,807,</w:t>
            </w:r>
            <w:r w:rsidR="00F42AC3" w:rsidRPr="00CA4442">
              <w:rPr>
                <w:rFonts w:ascii="CordiaUPC" w:hAnsi="CordiaUPC" w:cs="CordiaUPC" w:hint="cs"/>
                <w:sz w:val="26"/>
                <w:szCs w:val="26"/>
                <w:cs/>
                <w:lang w:val="en-US" w:bidi="th-TH"/>
              </w:rPr>
              <w:t>914</w:t>
            </w:r>
          </w:p>
        </w:tc>
        <w:tc>
          <w:tcPr>
            <w:tcW w:w="1017" w:type="dxa"/>
            <w:shd w:val="clear" w:color="auto" w:fill="auto"/>
          </w:tcPr>
          <w:p w14:paraId="446E9E37" w14:textId="7E0EE4B9" w:rsidR="00C824FE" w:rsidRPr="00CA4442" w:rsidRDefault="00F42AC3" w:rsidP="00C824FE">
            <w:pPr>
              <w:tabs>
                <w:tab w:val="decimal" w:pos="864"/>
              </w:tabs>
              <w:snapToGrid w:val="0"/>
              <w:spacing w:line="220" w:lineRule="exact"/>
              <w:ind w:right="98"/>
              <w:rPr>
                <w:rFonts w:ascii="CordiaUPC" w:hAnsi="CordiaUPC" w:cs="CordiaUPC"/>
                <w:sz w:val="26"/>
                <w:szCs w:val="26"/>
                <w:lang w:val="en-US" w:bidi="th-TH"/>
              </w:rPr>
            </w:pPr>
            <w:r w:rsidRPr="00CA4442">
              <w:rPr>
                <w:rFonts w:ascii="CordiaUPC" w:hAnsi="CordiaUPC" w:cs="CordiaUPC" w:hint="cs"/>
                <w:sz w:val="26"/>
                <w:szCs w:val="26"/>
                <w:cs/>
                <w:lang w:val="en-US" w:bidi="th-TH"/>
              </w:rPr>
              <w:t>418</w:t>
            </w:r>
          </w:p>
        </w:tc>
        <w:tc>
          <w:tcPr>
            <w:tcW w:w="990" w:type="dxa"/>
            <w:shd w:val="clear" w:color="auto" w:fill="auto"/>
          </w:tcPr>
          <w:p w14:paraId="62B86B3C" w14:textId="4E45EF64"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1,808,332</w:t>
            </w:r>
          </w:p>
        </w:tc>
      </w:tr>
      <w:tr w:rsidR="00C824FE" w:rsidRPr="00E44283" w14:paraId="25C6C835" w14:textId="77777777" w:rsidTr="00057791">
        <w:tc>
          <w:tcPr>
            <w:tcW w:w="3330" w:type="dxa"/>
            <w:shd w:val="clear" w:color="auto" w:fill="auto"/>
            <w:vAlign w:val="bottom"/>
          </w:tcPr>
          <w:p w14:paraId="330ACBE0" w14:textId="77777777" w:rsidR="00C824FE" w:rsidRPr="00E44283" w:rsidRDefault="00C824FE" w:rsidP="00C824FE">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Interbank and money market </w:t>
            </w:r>
          </w:p>
        </w:tc>
        <w:tc>
          <w:tcPr>
            <w:tcW w:w="1062" w:type="dxa"/>
            <w:shd w:val="clear" w:color="auto" w:fill="auto"/>
            <w:vAlign w:val="bottom"/>
          </w:tcPr>
          <w:p w14:paraId="403C0E6A"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5B01E1A2"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7239D79E"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C824FE" w:rsidRPr="00E44283" w:rsidRDefault="00C824FE" w:rsidP="00C824FE">
            <w:pPr>
              <w:tabs>
                <w:tab w:val="decimal" w:pos="897"/>
              </w:tabs>
              <w:snapToGrid w:val="0"/>
              <w:spacing w:line="22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r>
      <w:tr w:rsidR="00C824FE" w:rsidRPr="00E44283" w14:paraId="6E946A9D" w14:textId="77777777" w:rsidTr="00226803">
        <w:trPr>
          <w:trHeight w:val="60"/>
        </w:trPr>
        <w:tc>
          <w:tcPr>
            <w:tcW w:w="3330" w:type="dxa"/>
            <w:shd w:val="clear" w:color="auto" w:fill="auto"/>
            <w:vAlign w:val="bottom"/>
          </w:tcPr>
          <w:p w14:paraId="55FB52A6" w14:textId="77777777" w:rsidR="00C824FE" w:rsidRPr="00E44283" w:rsidRDefault="00C824FE" w:rsidP="00C824FE">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items, net (assets)</w:t>
            </w:r>
          </w:p>
        </w:tc>
        <w:tc>
          <w:tcPr>
            <w:tcW w:w="1062" w:type="dxa"/>
            <w:shd w:val="clear" w:color="auto" w:fill="auto"/>
            <w:vAlign w:val="bottom"/>
          </w:tcPr>
          <w:p w14:paraId="259E8964" w14:textId="701AC0C7"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169,267</w:t>
            </w:r>
          </w:p>
        </w:tc>
        <w:tc>
          <w:tcPr>
            <w:tcW w:w="990" w:type="dxa"/>
            <w:shd w:val="clear" w:color="auto" w:fill="auto"/>
            <w:vAlign w:val="bottom"/>
          </w:tcPr>
          <w:p w14:paraId="4E09880F" w14:textId="09216414"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381</w:t>
            </w:r>
          </w:p>
        </w:tc>
        <w:tc>
          <w:tcPr>
            <w:tcW w:w="990" w:type="dxa"/>
            <w:shd w:val="clear" w:color="auto" w:fill="auto"/>
            <w:vAlign w:val="bottom"/>
          </w:tcPr>
          <w:p w14:paraId="5EB59345" w14:textId="4FE5855F"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169,648</w:t>
            </w:r>
          </w:p>
        </w:tc>
        <w:tc>
          <w:tcPr>
            <w:tcW w:w="1080" w:type="dxa"/>
            <w:shd w:val="clear" w:color="auto" w:fill="auto"/>
            <w:vAlign w:val="bottom"/>
          </w:tcPr>
          <w:p w14:paraId="76DFA683" w14:textId="7EB6F820" w:rsidR="00C824FE" w:rsidRPr="00E44283" w:rsidRDefault="00C824FE" w:rsidP="00C824FE">
            <w:pPr>
              <w:tabs>
                <w:tab w:val="decimal" w:pos="897"/>
              </w:tabs>
              <w:snapToGrid w:val="0"/>
              <w:spacing w:line="220" w:lineRule="exact"/>
              <w:ind w:right="1"/>
              <w:rPr>
                <w:rFonts w:ascii="CordiaUPC" w:hAnsi="CordiaUPC" w:cs="CordiaUPC"/>
                <w:sz w:val="26"/>
                <w:szCs w:val="26"/>
                <w:lang w:val="en-US" w:bidi="th-TH"/>
              </w:rPr>
            </w:pPr>
            <w:r>
              <w:rPr>
                <w:rFonts w:ascii="CordiaUPC" w:hAnsi="CordiaUPC" w:cs="CordiaUPC"/>
                <w:sz w:val="26"/>
                <w:szCs w:val="26"/>
                <w:lang w:val="en-US" w:bidi="th-TH"/>
              </w:rPr>
              <w:t>210,809</w:t>
            </w:r>
          </w:p>
        </w:tc>
        <w:tc>
          <w:tcPr>
            <w:tcW w:w="1017" w:type="dxa"/>
            <w:shd w:val="clear" w:color="auto" w:fill="auto"/>
            <w:vAlign w:val="bottom"/>
          </w:tcPr>
          <w:p w14:paraId="7D03F7BB" w14:textId="2D022ABC"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376</w:t>
            </w:r>
          </w:p>
        </w:tc>
        <w:tc>
          <w:tcPr>
            <w:tcW w:w="990" w:type="dxa"/>
            <w:shd w:val="clear" w:color="auto" w:fill="auto"/>
            <w:vAlign w:val="bottom"/>
          </w:tcPr>
          <w:p w14:paraId="1C43C2C9" w14:textId="51288B36"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211,185</w:t>
            </w:r>
          </w:p>
        </w:tc>
      </w:tr>
      <w:tr w:rsidR="00C824FE" w:rsidRPr="00E44283" w14:paraId="767F1A55" w14:textId="77777777" w:rsidTr="00FD3CBA">
        <w:tc>
          <w:tcPr>
            <w:tcW w:w="3330" w:type="dxa"/>
            <w:shd w:val="clear" w:color="auto" w:fill="auto"/>
            <w:vAlign w:val="bottom"/>
          </w:tcPr>
          <w:p w14:paraId="1D378F33" w14:textId="67820C43" w:rsidR="00C824FE" w:rsidRPr="00E44283" w:rsidRDefault="00C824FE" w:rsidP="00C824FE">
            <w:pPr>
              <w:spacing w:line="220" w:lineRule="exact"/>
              <w:ind w:left="90"/>
              <w:rPr>
                <w:rFonts w:ascii="CordiaUPC" w:hAnsi="CordiaUPC" w:cs="CordiaUPC"/>
                <w:sz w:val="26"/>
                <w:szCs w:val="26"/>
              </w:rPr>
            </w:pPr>
            <w:r w:rsidRPr="00E44283">
              <w:rPr>
                <w:rFonts w:ascii="CordiaUPC" w:hAnsi="CordiaUPC" w:cs="CordiaUPC" w:hint="cs"/>
                <w:sz w:val="26"/>
                <w:szCs w:val="26"/>
              </w:rPr>
              <w:t xml:space="preserve">Financial assets measured at </w:t>
            </w:r>
          </w:p>
        </w:tc>
        <w:tc>
          <w:tcPr>
            <w:tcW w:w="1062" w:type="dxa"/>
            <w:shd w:val="clear" w:color="auto" w:fill="auto"/>
          </w:tcPr>
          <w:p w14:paraId="777D6A2C"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215F013D"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54BF4053"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c>
          <w:tcPr>
            <w:tcW w:w="1080" w:type="dxa"/>
            <w:shd w:val="clear" w:color="auto" w:fill="auto"/>
          </w:tcPr>
          <w:p w14:paraId="48138EB6" w14:textId="77777777" w:rsidR="00C824FE" w:rsidRPr="00E44283" w:rsidRDefault="00C824FE" w:rsidP="00C824FE">
            <w:pPr>
              <w:tabs>
                <w:tab w:val="decimal" w:pos="897"/>
              </w:tabs>
              <w:snapToGrid w:val="0"/>
              <w:spacing w:line="220" w:lineRule="exact"/>
              <w:ind w:right="1"/>
              <w:rPr>
                <w:rFonts w:ascii="CordiaUPC" w:hAnsi="CordiaUPC" w:cs="CordiaUPC"/>
                <w:sz w:val="26"/>
                <w:szCs w:val="26"/>
                <w:lang w:val="en-US" w:bidi="th-TH"/>
              </w:rPr>
            </w:pPr>
          </w:p>
        </w:tc>
        <w:tc>
          <w:tcPr>
            <w:tcW w:w="1017" w:type="dxa"/>
            <w:shd w:val="clear" w:color="auto" w:fill="auto"/>
          </w:tcPr>
          <w:p w14:paraId="3156BECD"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c>
          <w:tcPr>
            <w:tcW w:w="990" w:type="dxa"/>
            <w:shd w:val="clear" w:color="auto" w:fill="auto"/>
          </w:tcPr>
          <w:p w14:paraId="67E27A6A" w14:textId="7777777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p>
        </w:tc>
      </w:tr>
      <w:tr w:rsidR="00C824FE" w:rsidRPr="00E44283" w14:paraId="5CCD6352" w14:textId="77777777" w:rsidTr="00FD3CBA">
        <w:tc>
          <w:tcPr>
            <w:tcW w:w="3330" w:type="dxa"/>
            <w:shd w:val="clear" w:color="auto" w:fill="auto"/>
            <w:vAlign w:val="bottom"/>
          </w:tcPr>
          <w:p w14:paraId="2E6E57D4" w14:textId="031D5B28" w:rsidR="00C824FE" w:rsidRPr="00E44283" w:rsidRDefault="00C824FE" w:rsidP="00C824FE">
            <w:pPr>
              <w:spacing w:line="220" w:lineRule="exact"/>
              <w:ind w:left="90"/>
              <w:rPr>
                <w:rFonts w:ascii="CordiaUPC" w:hAnsi="CordiaUPC" w:cs="CordiaUPC"/>
                <w:sz w:val="26"/>
                <w:szCs w:val="26"/>
              </w:rPr>
            </w:pPr>
            <w:r w:rsidRPr="00E44283">
              <w:rPr>
                <w:rFonts w:ascii="CordiaUPC" w:hAnsi="CordiaUPC" w:cs="CordiaUPC" w:hint="cs"/>
                <w:sz w:val="26"/>
                <w:szCs w:val="26"/>
              </w:rPr>
              <w:t xml:space="preserve">   fair value through profit or loss</w:t>
            </w:r>
          </w:p>
        </w:tc>
        <w:tc>
          <w:tcPr>
            <w:tcW w:w="1062" w:type="dxa"/>
            <w:shd w:val="clear" w:color="auto" w:fill="auto"/>
          </w:tcPr>
          <w:p w14:paraId="5A2C1D15" w14:textId="2CED0556"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6,533</w:t>
            </w:r>
          </w:p>
        </w:tc>
        <w:tc>
          <w:tcPr>
            <w:tcW w:w="990" w:type="dxa"/>
            <w:shd w:val="clear" w:color="auto" w:fill="auto"/>
          </w:tcPr>
          <w:p w14:paraId="696489E4" w14:textId="1BF278A7"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shd w:val="clear" w:color="auto" w:fill="auto"/>
          </w:tcPr>
          <w:p w14:paraId="510AD2CF" w14:textId="1954A942"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6</w:t>
            </w:r>
            <w:r w:rsidR="00650168">
              <w:rPr>
                <w:rFonts w:ascii="CordiaUPC" w:hAnsi="CordiaUPC" w:cs="CordiaUPC"/>
                <w:sz w:val="26"/>
                <w:szCs w:val="26"/>
                <w:lang w:val="en-US" w:bidi="th-TH"/>
              </w:rPr>
              <w:t>,</w:t>
            </w:r>
            <w:r>
              <w:rPr>
                <w:rFonts w:ascii="CordiaUPC" w:hAnsi="CordiaUPC" w:cs="CordiaUPC"/>
                <w:sz w:val="26"/>
                <w:szCs w:val="26"/>
                <w:lang w:val="en-US" w:bidi="th-TH"/>
              </w:rPr>
              <w:t>533</w:t>
            </w:r>
          </w:p>
        </w:tc>
        <w:tc>
          <w:tcPr>
            <w:tcW w:w="1080" w:type="dxa"/>
            <w:shd w:val="clear" w:color="auto" w:fill="auto"/>
          </w:tcPr>
          <w:p w14:paraId="27462704" w14:textId="6B21DC98" w:rsidR="00C824FE" w:rsidRPr="00E44283" w:rsidRDefault="00C824FE" w:rsidP="00C824FE">
            <w:pPr>
              <w:tabs>
                <w:tab w:val="decimal" w:pos="897"/>
              </w:tabs>
              <w:snapToGrid w:val="0"/>
              <w:spacing w:line="220" w:lineRule="exact"/>
              <w:ind w:right="1"/>
              <w:rPr>
                <w:rFonts w:ascii="CordiaUPC" w:hAnsi="CordiaUPC" w:cs="CordiaUPC"/>
                <w:sz w:val="26"/>
                <w:szCs w:val="26"/>
                <w:lang w:val="en-US" w:bidi="th-TH"/>
              </w:rPr>
            </w:pPr>
            <w:r>
              <w:rPr>
                <w:rFonts w:ascii="CordiaUPC" w:hAnsi="CordiaUPC" w:cs="CordiaUPC"/>
                <w:sz w:val="26"/>
                <w:szCs w:val="26"/>
                <w:lang w:val="en-US" w:bidi="th-TH"/>
              </w:rPr>
              <w:t>3,788</w:t>
            </w:r>
          </w:p>
        </w:tc>
        <w:tc>
          <w:tcPr>
            <w:tcW w:w="1017" w:type="dxa"/>
            <w:shd w:val="clear" w:color="auto" w:fill="auto"/>
          </w:tcPr>
          <w:p w14:paraId="495399CC" w14:textId="05FBBB54"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shd w:val="clear" w:color="auto" w:fill="auto"/>
          </w:tcPr>
          <w:p w14:paraId="273FFCAE" w14:textId="46FB4247"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3,788</w:t>
            </w:r>
          </w:p>
        </w:tc>
      </w:tr>
      <w:tr w:rsidR="00C824FE" w:rsidRPr="00E44283" w14:paraId="54E1E306" w14:textId="77777777" w:rsidTr="00057791">
        <w:tc>
          <w:tcPr>
            <w:tcW w:w="3330" w:type="dxa"/>
            <w:shd w:val="clear" w:color="auto" w:fill="auto"/>
            <w:vAlign w:val="bottom"/>
          </w:tcPr>
          <w:p w14:paraId="4ECB01D2" w14:textId="77777777" w:rsidR="00C824FE" w:rsidRPr="00E44283" w:rsidRDefault="00C824FE" w:rsidP="00C824FE">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Investments, net </w:t>
            </w:r>
          </w:p>
        </w:tc>
        <w:tc>
          <w:tcPr>
            <w:tcW w:w="1062" w:type="dxa"/>
            <w:shd w:val="clear" w:color="auto" w:fill="auto"/>
          </w:tcPr>
          <w:p w14:paraId="5D11A7A2" w14:textId="5C317DB1"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162,830</w:t>
            </w:r>
          </w:p>
        </w:tc>
        <w:tc>
          <w:tcPr>
            <w:tcW w:w="990" w:type="dxa"/>
            <w:shd w:val="clear" w:color="auto" w:fill="auto"/>
          </w:tcPr>
          <w:p w14:paraId="0958E399" w14:textId="71AFCE9B"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shd w:val="clear" w:color="auto" w:fill="auto"/>
          </w:tcPr>
          <w:p w14:paraId="32200DB8" w14:textId="63B1A7B8" w:rsidR="00C824FE" w:rsidRPr="00E44283" w:rsidRDefault="00EB75E0"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162,830</w:t>
            </w:r>
          </w:p>
        </w:tc>
        <w:tc>
          <w:tcPr>
            <w:tcW w:w="1080" w:type="dxa"/>
            <w:shd w:val="clear" w:color="auto" w:fill="auto"/>
          </w:tcPr>
          <w:p w14:paraId="12BB1AF9" w14:textId="6A221DAA" w:rsidR="00C824FE" w:rsidRPr="00E44283" w:rsidRDefault="00C824FE" w:rsidP="00C824FE">
            <w:pPr>
              <w:tabs>
                <w:tab w:val="decimal" w:pos="897"/>
              </w:tabs>
              <w:snapToGrid w:val="0"/>
              <w:spacing w:line="220" w:lineRule="exact"/>
              <w:ind w:right="1"/>
              <w:rPr>
                <w:rFonts w:ascii="CordiaUPC" w:hAnsi="CordiaUPC" w:cs="CordiaUPC"/>
                <w:sz w:val="26"/>
                <w:szCs w:val="26"/>
                <w:lang w:val="en-US" w:bidi="th-TH"/>
              </w:rPr>
            </w:pPr>
            <w:r>
              <w:rPr>
                <w:rFonts w:ascii="CordiaUPC" w:hAnsi="CordiaUPC" w:cs="CordiaUPC"/>
                <w:sz w:val="26"/>
                <w:szCs w:val="26"/>
                <w:lang w:val="en-US" w:bidi="th-TH"/>
              </w:rPr>
              <w:t>134,351</w:t>
            </w:r>
          </w:p>
        </w:tc>
        <w:tc>
          <w:tcPr>
            <w:tcW w:w="1017" w:type="dxa"/>
            <w:shd w:val="clear" w:color="auto" w:fill="auto"/>
          </w:tcPr>
          <w:p w14:paraId="2F066EBE" w14:textId="545F1408"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shd w:val="clear" w:color="auto" w:fill="auto"/>
          </w:tcPr>
          <w:p w14:paraId="24D32FEA" w14:textId="6225D92B" w:rsidR="00C824FE" w:rsidRPr="00E44283" w:rsidRDefault="00C824FE" w:rsidP="00C824FE">
            <w:pPr>
              <w:tabs>
                <w:tab w:val="decimal" w:pos="864"/>
              </w:tabs>
              <w:snapToGrid w:val="0"/>
              <w:spacing w:line="220" w:lineRule="exact"/>
              <w:ind w:right="98"/>
              <w:rPr>
                <w:rFonts w:ascii="CordiaUPC" w:hAnsi="CordiaUPC" w:cs="CordiaUPC"/>
                <w:sz w:val="26"/>
                <w:szCs w:val="26"/>
                <w:lang w:val="en-US" w:bidi="th-TH"/>
              </w:rPr>
            </w:pPr>
            <w:r>
              <w:rPr>
                <w:rFonts w:ascii="CordiaUPC" w:hAnsi="CordiaUPC" w:cs="CordiaUPC"/>
                <w:sz w:val="26"/>
                <w:szCs w:val="26"/>
                <w:lang w:val="en-US" w:bidi="th-TH"/>
              </w:rPr>
              <w:t>134,351</w:t>
            </w:r>
          </w:p>
        </w:tc>
      </w:tr>
      <w:tr w:rsidR="00EB75E0" w:rsidRPr="00E44283" w14:paraId="40F7ED97" w14:textId="77777777" w:rsidTr="00EB75E0">
        <w:tc>
          <w:tcPr>
            <w:tcW w:w="3330" w:type="dxa"/>
            <w:shd w:val="clear" w:color="auto" w:fill="auto"/>
            <w:vAlign w:val="bottom"/>
          </w:tcPr>
          <w:p w14:paraId="78CF2DCD" w14:textId="77777777" w:rsidR="00EB75E0" w:rsidRPr="00E44283" w:rsidRDefault="00EB75E0" w:rsidP="00EB75E0">
            <w:pPr>
              <w:spacing w:line="220" w:lineRule="exact"/>
              <w:ind w:left="90"/>
              <w:rPr>
                <w:rFonts w:ascii="CordiaUPC" w:hAnsi="CordiaUPC" w:cs="CordiaUPC"/>
                <w:sz w:val="26"/>
                <w:szCs w:val="26"/>
              </w:rPr>
            </w:pPr>
            <w:r w:rsidRPr="00E44283">
              <w:rPr>
                <w:rFonts w:ascii="CordiaUPC" w:hAnsi="CordiaUPC" w:cs="CordiaUPC" w:hint="cs"/>
                <w:sz w:val="26"/>
                <w:szCs w:val="26"/>
              </w:rPr>
              <w:t xml:space="preserve">Investments in subsidiaries and  </w:t>
            </w:r>
          </w:p>
          <w:p w14:paraId="3F1CFC65" w14:textId="77777777" w:rsidR="00EB75E0" w:rsidRPr="00E44283" w:rsidRDefault="00EB75E0" w:rsidP="00EB75E0">
            <w:pPr>
              <w:spacing w:line="220" w:lineRule="exact"/>
              <w:ind w:left="90"/>
              <w:rPr>
                <w:rFonts w:ascii="CordiaUPC" w:hAnsi="CordiaUPC" w:cs="CordiaUPC"/>
                <w:sz w:val="26"/>
                <w:szCs w:val="26"/>
              </w:rPr>
            </w:pPr>
            <w:r w:rsidRPr="00E44283">
              <w:rPr>
                <w:rFonts w:ascii="CordiaUPC" w:hAnsi="CordiaUPC" w:cs="CordiaUPC" w:hint="cs"/>
                <w:sz w:val="26"/>
                <w:szCs w:val="26"/>
              </w:rPr>
              <w:t xml:space="preserve">    associate, net</w:t>
            </w:r>
          </w:p>
        </w:tc>
        <w:tc>
          <w:tcPr>
            <w:tcW w:w="1062" w:type="dxa"/>
            <w:shd w:val="clear" w:color="auto" w:fill="auto"/>
            <w:vAlign w:val="bottom"/>
          </w:tcPr>
          <w:p w14:paraId="560B9052" w14:textId="6BF49948"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lang w:val="en-US" w:bidi="th-TH"/>
              </w:rPr>
              <w:t>8,676</w:t>
            </w:r>
          </w:p>
        </w:tc>
        <w:tc>
          <w:tcPr>
            <w:tcW w:w="990" w:type="dxa"/>
            <w:shd w:val="clear" w:color="auto" w:fill="auto"/>
            <w:vAlign w:val="bottom"/>
          </w:tcPr>
          <w:p w14:paraId="14AC8DA2" w14:textId="539D4C92" w:rsidR="00EB75E0" w:rsidRPr="00E44283" w:rsidRDefault="00EB75E0" w:rsidP="00EB75E0">
            <w:pPr>
              <w:tabs>
                <w:tab w:val="decimal" w:pos="864"/>
              </w:tabs>
              <w:snapToGrid w:val="0"/>
              <w:spacing w:line="220" w:lineRule="exact"/>
              <w:ind w:left="-108" w:right="98"/>
              <w:rPr>
                <w:rFonts w:ascii="CordiaUPC" w:hAnsi="CordiaUPC" w:cs="CordiaUPC"/>
                <w:sz w:val="26"/>
                <w:szCs w:val="26"/>
              </w:rPr>
            </w:pPr>
            <w:r>
              <w:rPr>
                <w:rFonts w:ascii="CordiaUPC" w:hAnsi="CordiaUPC" w:cs="CordiaUPC"/>
                <w:sz w:val="26"/>
                <w:szCs w:val="26"/>
                <w:lang w:val="en-US" w:bidi="th-TH"/>
              </w:rPr>
              <w:t>-</w:t>
            </w:r>
          </w:p>
        </w:tc>
        <w:tc>
          <w:tcPr>
            <w:tcW w:w="990" w:type="dxa"/>
            <w:shd w:val="clear" w:color="auto" w:fill="auto"/>
            <w:vAlign w:val="bottom"/>
          </w:tcPr>
          <w:p w14:paraId="3AC22C49" w14:textId="04BCC689" w:rsidR="00EB75E0" w:rsidRPr="00E44283" w:rsidRDefault="00EB75E0" w:rsidP="00EB75E0">
            <w:pPr>
              <w:tabs>
                <w:tab w:val="decimal" w:pos="864"/>
              </w:tabs>
              <w:snapToGrid w:val="0"/>
              <w:spacing w:line="220" w:lineRule="exact"/>
              <w:ind w:left="-108" w:right="98"/>
              <w:rPr>
                <w:rFonts w:ascii="CordiaUPC" w:hAnsi="CordiaUPC" w:cs="CordiaUPC"/>
                <w:sz w:val="26"/>
                <w:szCs w:val="26"/>
              </w:rPr>
            </w:pPr>
            <w:r>
              <w:rPr>
                <w:rFonts w:ascii="CordiaUPC" w:hAnsi="CordiaUPC" w:cs="CordiaUPC"/>
                <w:sz w:val="26"/>
                <w:szCs w:val="26"/>
                <w:lang w:val="en-US" w:bidi="th-TH"/>
              </w:rPr>
              <w:t>8,676</w:t>
            </w:r>
          </w:p>
        </w:tc>
        <w:tc>
          <w:tcPr>
            <w:tcW w:w="1080" w:type="dxa"/>
            <w:vAlign w:val="bottom"/>
          </w:tcPr>
          <w:p w14:paraId="4629BB58" w14:textId="38B023B3" w:rsidR="00EB75E0" w:rsidRPr="00E44283" w:rsidRDefault="00EB75E0" w:rsidP="00EB75E0">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8,599</w:t>
            </w:r>
          </w:p>
        </w:tc>
        <w:tc>
          <w:tcPr>
            <w:tcW w:w="1017" w:type="dxa"/>
            <w:vAlign w:val="bottom"/>
          </w:tcPr>
          <w:p w14:paraId="4A04FC1B" w14:textId="0572EB20" w:rsidR="00EB75E0" w:rsidRPr="00E44283" w:rsidRDefault="00EB75E0" w:rsidP="00EB75E0">
            <w:pPr>
              <w:tabs>
                <w:tab w:val="decimal" w:pos="864"/>
              </w:tabs>
              <w:snapToGrid w:val="0"/>
              <w:spacing w:line="220" w:lineRule="exact"/>
              <w:ind w:left="-108" w:right="98"/>
              <w:rPr>
                <w:rFonts w:ascii="CordiaUPC" w:hAnsi="CordiaUPC" w:cs="CordiaUPC"/>
                <w:sz w:val="26"/>
                <w:szCs w:val="26"/>
              </w:rPr>
            </w:pPr>
            <w:r>
              <w:rPr>
                <w:rFonts w:ascii="CordiaUPC" w:hAnsi="CordiaUPC" w:cs="CordiaUPC"/>
                <w:sz w:val="26"/>
                <w:szCs w:val="26"/>
              </w:rPr>
              <w:t>-</w:t>
            </w:r>
          </w:p>
        </w:tc>
        <w:tc>
          <w:tcPr>
            <w:tcW w:w="990" w:type="dxa"/>
            <w:vAlign w:val="bottom"/>
          </w:tcPr>
          <w:p w14:paraId="3C48692E" w14:textId="7DEDF261" w:rsidR="00EB75E0" w:rsidRPr="00E44283" w:rsidRDefault="00EB75E0" w:rsidP="00EB75E0">
            <w:pPr>
              <w:tabs>
                <w:tab w:val="decimal" w:pos="864"/>
              </w:tabs>
              <w:snapToGrid w:val="0"/>
              <w:spacing w:line="220" w:lineRule="exact"/>
              <w:ind w:left="-108" w:right="98"/>
              <w:rPr>
                <w:rFonts w:ascii="CordiaUPC" w:hAnsi="CordiaUPC" w:cs="CordiaUPC"/>
                <w:sz w:val="26"/>
                <w:szCs w:val="26"/>
              </w:rPr>
            </w:pPr>
            <w:r>
              <w:rPr>
                <w:rFonts w:ascii="CordiaUPC" w:hAnsi="CordiaUPC" w:cs="CordiaUPC"/>
                <w:sz w:val="26"/>
                <w:szCs w:val="26"/>
              </w:rPr>
              <w:t>8,599</w:t>
            </w:r>
          </w:p>
        </w:tc>
      </w:tr>
      <w:tr w:rsidR="00EB75E0" w:rsidRPr="00E44283" w14:paraId="547D2708" w14:textId="77777777" w:rsidTr="005B1C6C">
        <w:tc>
          <w:tcPr>
            <w:tcW w:w="3330" w:type="dxa"/>
            <w:shd w:val="clear" w:color="auto" w:fill="auto"/>
            <w:vAlign w:val="bottom"/>
          </w:tcPr>
          <w:p w14:paraId="02629892" w14:textId="77777777" w:rsidR="00EB75E0" w:rsidRPr="00E44283" w:rsidRDefault="00EB75E0" w:rsidP="00EB75E0">
            <w:pPr>
              <w:spacing w:line="220" w:lineRule="exact"/>
              <w:ind w:left="90"/>
              <w:rPr>
                <w:rFonts w:ascii="CordiaUPC" w:hAnsi="CordiaUPC" w:cs="CordiaUPC"/>
                <w:sz w:val="26"/>
                <w:szCs w:val="26"/>
              </w:rPr>
            </w:pPr>
            <w:r w:rsidRPr="00E44283">
              <w:rPr>
                <w:rFonts w:ascii="CordiaUPC" w:hAnsi="CordiaUPC" w:cs="CordiaUPC" w:hint="cs"/>
                <w:sz w:val="26"/>
                <w:szCs w:val="26"/>
              </w:rPr>
              <w:t>Loans to customers and accrued</w:t>
            </w:r>
          </w:p>
        </w:tc>
        <w:tc>
          <w:tcPr>
            <w:tcW w:w="1062" w:type="dxa"/>
            <w:shd w:val="clear" w:color="auto" w:fill="auto"/>
          </w:tcPr>
          <w:p w14:paraId="1B83BCEF" w14:textId="6373CC00"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tcPr>
          <w:p w14:paraId="27F3D087" w14:textId="3278E84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tcPr>
          <w:p w14:paraId="4F93A242" w14:textId="5919164A"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6DC4A84C" w14:textId="77777777" w:rsidR="00EB75E0" w:rsidRPr="00E44283" w:rsidRDefault="00EB75E0" w:rsidP="00EB75E0">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2C796226"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47B70D11"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r>
      <w:tr w:rsidR="00EB75E0" w:rsidRPr="00E44283" w14:paraId="04651C34" w14:textId="77777777" w:rsidTr="005B1C6C">
        <w:tc>
          <w:tcPr>
            <w:tcW w:w="3330" w:type="dxa"/>
            <w:shd w:val="clear" w:color="auto" w:fill="auto"/>
            <w:vAlign w:val="bottom"/>
          </w:tcPr>
          <w:p w14:paraId="604F4049" w14:textId="77777777" w:rsidR="00EB75E0" w:rsidRPr="00E44283" w:rsidRDefault="00EB75E0" w:rsidP="00EB75E0">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interest receivables, net</w:t>
            </w:r>
          </w:p>
        </w:tc>
        <w:tc>
          <w:tcPr>
            <w:tcW w:w="1062" w:type="dxa"/>
            <w:vAlign w:val="bottom"/>
          </w:tcPr>
          <w:p w14:paraId="5B621D50" w14:textId="0872B912"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1,311,477</w:t>
            </w:r>
          </w:p>
        </w:tc>
        <w:tc>
          <w:tcPr>
            <w:tcW w:w="990" w:type="dxa"/>
            <w:vAlign w:val="bottom"/>
          </w:tcPr>
          <w:p w14:paraId="5E0B7C5F" w14:textId="3432A834"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vAlign w:val="bottom"/>
          </w:tcPr>
          <w:p w14:paraId="79AF4171" w14:textId="367765EC"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1,311,477</w:t>
            </w:r>
          </w:p>
        </w:tc>
        <w:tc>
          <w:tcPr>
            <w:tcW w:w="1080" w:type="dxa"/>
            <w:shd w:val="clear" w:color="auto" w:fill="auto"/>
            <w:vAlign w:val="bottom"/>
          </w:tcPr>
          <w:p w14:paraId="536E92B2" w14:textId="245BE2F1" w:rsidR="00EB75E0" w:rsidRPr="00E44283" w:rsidRDefault="00EB75E0" w:rsidP="00EB75E0">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1,348,480</w:t>
            </w:r>
          </w:p>
        </w:tc>
        <w:tc>
          <w:tcPr>
            <w:tcW w:w="1017" w:type="dxa"/>
            <w:shd w:val="clear" w:color="auto" w:fill="auto"/>
            <w:vAlign w:val="bottom"/>
          </w:tcPr>
          <w:p w14:paraId="53FEA03D" w14:textId="3AE25C4F"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shd w:val="clear" w:color="auto" w:fill="auto"/>
            <w:vAlign w:val="bottom"/>
          </w:tcPr>
          <w:p w14:paraId="6A561B60" w14:textId="1C3E5C08"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1,348,480</w:t>
            </w:r>
          </w:p>
        </w:tc>
      </w:tr>
      <w:tr w:rsidR="00EB75E0" w:rsidRPr="00E44283" w14:paraId="223A563E" w14:textId="77777777" w:rsidTr="00057791">
        <w:tc>
          <w:tcPr>
            <w:tcW w:w="3330" w:type="dxa"/>
            <w:shd w:val="clear" w:color="auto" w:fill="auto"/>
            <w:vAlign w:val="bottom"/>
          </w:tcPr>
          <w:p w14:paraId="35F7A0B4" w14:textId="77777777" w:rsidR="00EB75E0" w:rsidRPr="00E44283" w:rsidRDefault="00EB75E0" w:rsidP="00EB75E0">
            <w:pPr>
              <w:spacing w:line="220" w:lineRule="exact"/>
              <w:ind w:left="90"/>
              <w:rPr>
                <w:rFonts w:ascii="CordiaUPC" w:hAnsi="CordiaUPC" w:cs="CordiaUPC"/>
                <w:sz w:val="26"/>
                <w:szCs w:val="26"/>
              </w:rPr>
            </w:pPr>
          </w:p>
        </w:tc>
        <w:tc>
          <w:tcPr>
            <w:tcW w:w="1062" w:type="dxa"/>
            <w:shd w:val="clear" w:color="auto" w:fill="auto"/>
            <w:vAlign w:val="bottom"/>
          </w:tcPr>
          <w:p w14:paraId="77DCDA80"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6EB75AC8"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0B229548"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48C5B0EA" w14:textId="77777777" w:rsidR="00EB75E0" w:rsidRPr="00E44283" w:rsidRDefault="00EB75E0" w:rsidP="00EB75E0">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6320DEF7"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7F16A163"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r>
      <w:tr w:rsidR="00EB75E0" w:rsidRPr="00E44283" w14:paraId="30BEE7EC" w14:textId="77777777" w:rsidTr="005B1C6C">
        <w:tc>
          <w:tcPr>
            <w:tcW w:w="3330" w:type="dxa"/>
            <w:shd w:val="clear" w:color="auto" w:fill="auto"/>
            <w:vAlign w:val="bottom"/>
          </w:tcPr>
          <w:p w14:paraId="330B44FE" w14:textId="77777777" w:rsidR="00EB75E0" w:rsidRPr="00E44283" w:rsidRDefault="00EB75E0" w:rsidP="00EB75E0">
            <w:pPr>
              <w:spacing w:line="220" w:lineRule="exact"/>
              <w:ind w:left="90"/>
              <w:rPr>
                <w:rFonts w:ascii="CordiaUPC" w:hAnsi="CordiaUPC" w:cs="CordiaUPC"/>
                <w:sz w:val="26"/>
                <w:szCs w:val="26"/>
              </w:rPr>
            </w:pPr>
            <w:r w:rsidRPr="00E44283">
              <w:rPr>
                <w:rFonts w:ascii="CordiaUPC" w:hAnsi="CordiaUPC" w:cs="CordiaUPC" w:hint="cs"/>
                <w:sz w:val="26"/>
                <w:szCs w:val="26"/>
              </w:rPr>
              <w:t>Deposits</w:t>
            </w:r>
          </w:p>
        </w:tc>
        <w:tc>
          <w:tcPr>
            <w:tcW w:w="1062" w:type="dxa"/>
            <w:shd w:val="clear" w:color="auto" w:fill="auto"/>
            <w:vAlign w:val="bottom"/>
          </w:tcPr>
          <w:p w14:paraId="52628E27" w14:textId="4348D7CB"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1,324,159</w:t>
            </w:r>
          </w:p>
        </w:tc>
        <w:tc>
          <w:tcPr>
            <w:tcW w:w="990" w:type="dxa"/>
            <w:shd w:val="clear" w:color="auto" w:fill="auto"/>
            <w:vAlign w:val="bottom"/>
          </w:tcPr>
          <w:p w14:paraId="29F44BC1" w14:textId="5C8B6E85"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shd w:val="clear" w:color="auto" w:fill="auto"/>
            <w:vAlign w:val="bottom"/>
          </w:tcPr>
          <w:p w14:paraId="1C0AFFEF" w14:textId="3759A300"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1,324,159</w:t>
            </w:r>
          </w:p>
        </w:tc>
        <w:tc>
          <w:tcPr>
            <w:tcW w:w="1080" w:type="dxa"/>
            <w:shd w:val="clear" w:color="auto" w:fill="auto"/>
          </w:tcPr>
          <w:p w14:paraId="6D093EFA" w14:textId="5981D308" w:rsidR="00EB75E0" w:rsidRPr="00E44283" w:rsidRDefault="00EB75E0" w:rsidP="00EB75E0">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1,373,405</w:t>
            </w:r>
          </w:p>
        </w:tc>
        <w:tc>
          <w:tcPr>
            <w:tcW w:w="1017" w:type="dxa"/>
            <w:shd w:val="clear" w:color="auto" w:fill="auto"/>
          </w:tcPr>
          <w:p w14:paraId="16C1DDC8" w14:textId="143F9B5A"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3</w:t>
            </w:r>
          </w:p>
        </w:tc>
        <w:tc>
          <w:tcPr>
            <w:tcW w:w="990" w:type="dxa"/>
            <w:shd w:val="clear" w:color="auto" w:fill="auto"/>
          </w:tcPr>
          <w:p w14:paraId="2665F6EF" w14:textId="57E58358"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1,373,408</w:t>
            </w:r>
          </w:p>
        </w:tc>
      </w:tr>
      <w:tr w:rsidR="00EB75E0" w:rsidRPr="00E44283" w14:paraId="480461B0" w14:textId="77777777" w:rsidTr="00057791">
        <w:tc>
          <w:tcPr>
            <w:tcW w:w="3330" w:type="dxa"/>
            <w:shd w:val="clear" w:color="auto" w:fill="auto"/>
            <w:vAlign w:val="bottom"/>
          </w:tcPr>
          <w:p w14:paraId="26D40BF2" w14:textId="77777777" w:rsidR="00EB75E0" w:rsidRPr="00E44283" w:rsidRDefault="00EB75E0" w:rsidP="00EB75E0">
            <w:pPr>
              <w:spacing w:line="220" w:lineRule="exact"/>
              <w:ind w:left="90"/>
              <w:rPr>
                <w:rFonts w:ascii="CordiaUPC" w:hAnsi="CordiaUPC" w:cs="CordiaUPC"/>
                <w:sz w:val="26"/>
                <w:szCs w:val="26"/>
              </w:rPr>
            </w:pPr>
            <w:r w:rsidRPr="00E44283">
              <w:rPr>
                <w:rFonts w:ascii="CordiaUPC" w:hAnsi="CordiaUPC" w:cs="CordiaUPC" w:hint="cs"/>
                <w:sz w:val="26"/>
                <w:szCs w:val="26"/>
              </w:rPr>
              <w:t>Interbank and money market</w:t>
            </w:r>
          </w:p>
        </w:tc>
        <w:tc>
          <w:tcPr>
            <w:tcW w:w="1062" w:type="dxa"/>
            <w:shd w:val="clear" w:color="auto" w:fill="auto"/>
            <w:vAlign w:val="bottom"/>
          </w:tcPr>
          <w:p w14:paraId="2FDB1A22"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03864E51"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5277233C"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1080" w:type="dxa"/>
            <w:shd w:val="clear" w:color="auto" w:fill="auto"/>
            <w:vAlign w:val="bottom"/>
          </w:tcPr>
          <w:p w14:paraId="3F8F9C46" w14:textId="77777777" w:rsidR="00EB75E0" w:rsidRPr="00E44283" w:rsidRDefault="00EB75E0" w:rsidP="00EB75E0">
            <w:pPr>
              <w:tabs>
                <w:tab w:val="decimal" w:pos="897"/>
              </w:tabs>
              <w:snapToGrid w:val="0"/>
              <w:spacing w:line="220" w:lineRule="exact"/>
              <w:ind w:right="1"/>
              <w:rPr>
                <w:rFonts w:ascii="CordiaUPC" w:hAnsi="CordiaUPC" w:cs="CordiaUPC"/>
                <w:sz w:val="26"/>
                <w:szCs w:val="26"/>
              </w:rPr>
            </w:pPr>
          </w:p>
        </w:tc>
        <w:tc>
          <w:tcPr>
            <w:tcW w:w="1017" w:type="dxa"/>
            <w:shd w:val="clear" w:color="auto" w:fill="auto"/>
            <w:vAlign w:val="bottom"/>
          </w:tcPr>
          <w:p w14:paraId="036AFD5A"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c>
          <w:tcPr>
            <w:tcW w:w="990" w:type="dxa"/>
            <w:shd w:val="clear" w:color="auto" w:fill="auto"/>
            <w:vAlign w:val="bottom"/>
          </w:tcPr>
          <w:p w14:paraId="3A8629F5" w14:textId="77777777" w:rsidR="00EB75E0" w:rsidRPr="00E44283" w:rsidRDefault="00EB75E0" w:rsidP="00EB75E0">
            <w:pPr>
              <w:tabs>
                <w:tab w:val="decimal" w:pos="864"/>
              </w:tabs>
              <w:snapToGrid w:val="0"/>
              <w:spacing w:line="220" w:lineRule="exact"/>
              <w:ind w:right="98"/>
              <w:rPr>
                <w:rFonts w:ascii="CordiaUPC" w:hAnsi="CordiaUPC" w:cs="CordiaUPC"/>
                <w:sz w:val="26"/>
                <w:szCs w:val="26"/>
              </w:rPr>
            </w:pPr>
          </w:p>
        </w:tc>
      </w:tr>
      <w:tr w:rsidR="00EB75E0" w:rsidRPr="00E44283" w14:paraId="09628106" w14:textId="77777777" w:rsidTr="005B1C6C">
        <w:tc>
          <w:tcPr>
            <w:tcW w:w="3330" w:type="dxa"/>
            <w:shd w:val="clear" w:color="auto" w:fill="auto"/>
            <w:vAlign w:val="bottom"/>
          </w:tcPr>
          <w:p w14:paraId="6B2473ED" w14:textId="77777777" w:rsidR="00EB75E0" w:rsidRPr="00E44283" w:rsidRDefault="00EB75E0" w:rsidP="00EB75E0">
            <w:pPr>
              <w:spacing w:line="220" w:lineRule="exact"/>
              <w:ind w:left="90"/>
              <w:rPr>
                <w:rFonts w:ascii="CordiaUPC" w:hAnsi="CordiaUPC" w:cs="CordiaUPC"/>
                <w:sz w:val="26"/>
                <w:szCs w:val="26"/>
              </w:rPr>
            </w:pPr>
            <w:r w:rsidRPr="00E44283">
              <w:rPr>
                <w:rFonts w:ascii="CordiaUPC" w:hAnsi="CordiaUPC" w:cs="CordiaUPC" w:hint="cs"/>
                <w:sz w:val="26"/>
                <w:szCs w:val="26"/>
              </w:rPr>
              <w:t xml:space="preserve">   items (liabilities)</w:t>
            </w:r>
          </w:p>
        </w:tc>
        <w:tc>
          <w:tcPr>
            <w:tcW w:w="1062" w:type="dxa"/>
            <w:shd w:val="clear" w:color="auto" w:fill="auto"/>
          </w:tcPr>
          <w:p w14:paraId="708046E0" w14:textId="1AC059BB"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80,730</w:t>
            </w:r>
          </w:p>
        </w:tc>
        <w:tc>
          <w:tcPr>
            <w:tcW w:w="990" w:type="dxa"/>
            <w:shd w:val="clear" w:color="auto" w:fill="auto"/>
          </w:tcPr>
          <w:p w14:paraId="042C0247" w14:textId="603F25A3"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shd w:val="clear" w:color="auto" w:fill="auto"/>
          </w:tcPr>
          <w:p w14:paraId="27601DDC" w14:textId="04AAC0AA"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80,730</w:t>
            </w:r>
          </w:p>
        </w:tc>
        <w:tc>
          <w:tcPr>
            <w:tcW w:w="1080" w:type="dxa"/>
            <w:shd w:val="clear" w:color="auto" w:fill="auto"/>
            <w:vAlign w:val="bottom"/>
          </w:tcPr>
          <w:p w14:paraId="2D664003" w14:textId="0457A610" w:rsidR="00EB75E0" w:rsidRPr="00E44283" w:rsidRDefault="00EB75E0" w:rsidP="00EB75E0">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75,909</w:t>
            </w:r>
          </w:p>
        </w:tc>
        <w:tc>
          <w:tcPr>
            <w:tcW w:w="1017" w:type="dxa"/>
            <w:shd w:val="clear" w:color="auto" w:fill="auto"/>
            <w:vAlign w:val="bottom"/>
          </w:tcPr>
          <w:p w14:paraId="46B28AAE" w14:textId="25CBD201"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w:t>
            </w:r>
          </w:p>
        </w:tc>
        <w:tc>
          <w:tcPr>
            <w:tcW w:w="990" w:type="dxa"/>
            <w:shd w:val="clear" w:color="auto" w:fill="auto"/>
            <w:vAlign w:val="bottom"/>
          </w:tcPr>
          <w:p w14:paraId="4A7F1C03" w14:textId="3024D27B"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75,909</w:t>
            </w:r>
          </w:p>
        </w:tc>
      </w:tr>
      <w:tr w:rsidR="00EB75E0" w:rsidRPr="00E44283" w14:paraId="0EF09446" w14:textId="77777777" w:rsidTr="00057791">
        <w:tc>
          <w:tcPr>
            <w:tcW w:w="3330" w:type="dxa"/>
            <w:shd w:val="clear" w:color="auto" w:fill="auto"/>
            <w:vAlign w:val="bottom"/>
          </w:tcPr>
          <w:p w14:paraId="22FC862B" w14:textId="77777777" w:rsidR="00EB75E0" w:rsidRPr="00E44283" w:rsidRDefault="00EB75E0" w:rsidP="00EB75E0">
            <w:pPr>
              <w:spacing w:line="220" w:lineRule="exact"/>
              <w:ind w:left="90"/>
              <w:rPr>
                <w:rFonts w:ascii="CordiaUPC" w:hAnsi="CordiaUPC" w:cs="CordiaUPC"/>
                <w:sz w:val="26"/>
                <w:szCs w:val="26"/>
              </w:rPr>
            </w:pPr>
            <w:r w:rsidRPr="00E44283">
              <w:rPr>
                <w:rFonts w:ascii="CordiaUPC" w:hAnsi="CordiaUPC" w:cs="CordiaUPC" w:hint="cs"/>
                <w:sz w:val="26"/>
                <w:szCs w:val="26"/>
              </w:rPr>
              <w:t>Debts issued and borrowings, net</w:t>
            </w:r>
          </w:p>
        </w:tc>
        <w:tc>
          <w:tcPr>
            <w:tcW w:w="1062" w:type="dxa"/>
            <w:shd w:val="clear" w:color="auto" w:fill="auto"/>
            <w:vAlign w:val="bottom"/>
          </w:tcPr>
          <w:p w14:paraId="4CB3E1EF" w14:textId="1811F48E"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54,681</w:t>
            </w:r>
          </w:p>
        </w:tc>
        <w:tc>
          <w:tcPr>
            <w:tcW w:w="990" w:type="dxa"/>
            <w:shd w:val="clear" w:color="auto" w:fill="auto"/>
            <w:vAlign w:val="bottom"/>
          </w:tcPr>
          <w:p w14:paraId="2BEF5E26" w14:textId="4F1DBFC5"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20,835</w:t>
            </w:r>
          </w:p>
        </w:tc>
        <w:tc>
          <w:tcPr>
            <w:tcW w:w="990" w:type="dxa"/>
            <w:shd w:val="clear" w:color="auto" w:fill="auto"/>
            <w:vAlign w:val="bottom"/>
          </w:tcPr>
          <w:p w14:paraId="18FBA6DB" w14:textId="199F039B"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75,516</w:t>
            </w:r>
          </w:p>
        </w:tc>
        <w:tc>
          <w:tcPr>
            <w:tcW w:w="1080" w:type="dxa"/>
            <w:shd w:val="clear" w:color="auto" w:fill="auto"/>
            <w:vAlign w:val="bottom"/>
          </w:tcPr>
          <w:p w14:paraId="093CEB3D" w14:textId="416F0F64" w:rsidR="00EB75E0" w:rsidRPr="00E44283" w:rsidRDefault="00EB75E0" w:rsidP="00EB75E0">
            <w:pPr>
              <w:tabs>
                <w:tab w:val="decimal" w:pos="897"/>
              </w:tabs>
              <w:snapToGrid w:val="0"/>
              <w:spacing w:line="220" w:lineRule="exact"/>
              <w:ind w:right="1"/>
              <w:rPr>
                <w:rFonts w:ascii="CordiaUPC" w:hAnsi="CordiaUPC" w:cs="CordiaUPC"/>
                <w:sz w:val="26"/>
                <w:szCs w:val="26"/>
              </w:rPr>
            </w:pPr>
            <w:r>
              <w:rPr>
                <w:rFonts w:ascii="CordiaUPC" w:hAnsi="CordiaUPC" w:cs="CordiaUPC"/>
                <w:sz w:val="26"/>
                <w:szCs w:val="26"/>
              </w:rPr>
              <w:t>69,441</w:t>
            </w:r>
          </w:p>
        </w:tc>
        <w:tc>
          <w:tcPr>
            <w:tcW w:w="1017" w:type="dxa"/>
            <w:shd w:val="clear" w:color="auto" w:fill="auto"/>
            <w:vAlign w:val="bottom"/>
          </w:tcPr>
          <w:p w14:paraId="0119482C" w14:textId="23E6978E"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19,524</w:t>
            </w:r>
          </w:p>
        </w:tc>
        <w:tc>
          <w:tcPr>
            <w:tcW w:w="990" w:type="dxa"/>
            <w:shd w:val="clear" w:color="auto" w:fill="auto"/>
            <w:vAlign w:val="bottom"/>
          </w:tcPr>
          <w:p w14:paraId="41F27EA0" w14:textId="1C024984" w:rsidR="00EB75E0" w:rsidRPr="00E44283" w:rsidRDefault="00EB75E0" w:rsidP="00EB75E0">
            <w:pPr>
              <w:tabs>
                <w:tab w:val="decimal" w:pos="864"/>
              </w:tabs>
              <w:snapToGrid w:val="0"/>
              <w:spacing w:line="220" w:lineRule="exact"/>
              <w:ind w:right="98"/>
              <w:rPr>
                <w:rFonts w:ascii="CordiaUPC" w:hAnsi="CordiaUPC" w:cs="CordiaUPC"/>
                <w:sz w:val="26"/>
                <w:szCs w:val="26"/>
              </w:rPr>
            </w:pPr>
            <w:r>
              <w:rPr>
                <w:rFonts w:ascii="CordiaUPC" w:hAnsi="CordiaUPC" w:cs="CordiaUPC"/>
                <w:sz w:val="26"/>
                <w:szCs w:val="26"/>
              </w:rPr>
              <w:t>88,965</w:t>
            </w:r>
          </w:p>
        </w:tc>
      </w:tr>
    </w:tbl>
    <w:p w14:paraId="611D1744" w14:textId="2E8A9928" w:rsidR="007A4C93" w:rsidRDefault="007A4C93" w:rsidP="00E44283">
      <w:pPr>
        <w:spacing w:line="240" w:lineRule="exact"/>
        <w:ind w:left="540" w:right="-185" w:hanging="540"/>
        <w:jc w:val="both"/>
        <w:rPr>
          <w:rFonts w:ascii="CordiaUPC" w:hAnsi="CordiaUPC" w:cs="CordiaUPC"/>
          <w:sz w:val="26"/>
          <w:szCs w:val="26"/>
        </w:rPr>
      </w:pPr>
    </w:p>
    <w:p w14:paraId="16226C53" w14:textId="41A268FF" w:rsidR="000F755C" w:rsidRDefault="000F755C" w:rsidP="00E44283">
      <w:pPr>
        <w:spacing w:line="240" w:lineRule="exact"/>
        <w:ind w:left="540" w:right="-185" w:hanging="540"/>
        <w:jc w:val="both"/>
        <w:rPr>
          <w:rFonts w:ascii="CordiaUPC" w:hAnsi="CordiaUPC" w:cs="CordiaUPC"/>
          <w:sz w:val="26"/>
          <w:szCs w:val="26"/>
        </w:rPr>
      </w:pPr>
    </w:p>
    <w:p w14:paraId="0EA2C4FF" w14:textId="77777777" w:rsidR="000F755C" w:rsidRPr="00E44283" w:rsidRDefault="000F755C" w:rsidP="00E44283">
      <w:pPr>
        <w:spacing w:line="240" w:lineRule="exact"/>
        <w:ind w:left="540" w:right="-185" w:hanging="540"/>
        <w:jc w:val="both"/>
        <w:rPr>
          <w:rFonts w:ascii="CordiaUPC" w:hAnsi="CordiaUPC" w:cs="CordiaUPC"/>
          <w:sz w:val="26"/>
          <w:szCs w:val="26"/>
        </w:rPr>
      </w:pPr>
    </w:p>
    <w:p w14:paraId="1CB0D917" w14:textId="753D2080" w:rsidR="007A4C93" w:rsidRDefault="00CB27C5" w:rsidP="00E44283">
      <w:pPr>
        <w:spacing w:line="240" w:lineRule="exact"/>
        <w:ind w:left="540" w:right="-185" w:hanging="540"/>
        <w:jc w:val="both"/>
        <w:rPr>
          <w:rFonts w:ascii="CordiaUPC" w:hAnsi="CordiaUPC" w:cs="CordiaUPC"/>
          <w:sz w:val="26"/>
          <w:szCs w:val="26"/>
        </w:rPr>
      </w:pPr>
      <w:r w:rsidRPr="00E44283">
        <w:rPr>
          <w:rFonts w:ascii="CordiaUPC" w:hAnsi="CordiaUPC" w:cs="CordiaUPC" w:hint="cs"/>
          <w:sz w:val="26"/>
          <w:szCs w:val="26"/>
        </w:rPr>
        <w:t>3</w:t>
      </w:r>
      <w:r w:rsidR="00AC4D59">
        <w:rPr>
          <w:rFonts w:ascii="CordiaUPC" w:hAnsi="CordiaUPC" w:cs="CordiaUPC"/>
          <w:sz w:val="26"/>
          <w:szCs w:val="26"/>
        </w:rPr>
        <w:t>7</w:t>
      </w:r>
      <w:r w:rsidR="00C3541B" w:rsidRPr="00E44283">
        <w:rPr>
          <w:rFonts w:ascii="CordiaUPC" w:hAnsi="CordiaUPC" w:cs="CordiaUPC" w:hint="cs"/>
          <w:sz w:val="26"/>
          <w:szCs w:val="26"/>
        </w:rPr>
        <w:t>.2</w:t>
      </w:r>
      <w:r w:rsidR="00C3541B" w:rsidRPr="00E44283">
        <w:rPr>
          <w:rFonts w:ascii="CordiaUPC" w:hAnsi="CordiaUPC" w:cs="CordiaUPC" w:hint="cs"/>
          <w:sz w:val="26"/>
          <w:szCs w:val="26"/>
        </w:rPr>
        <w:tab/>
      </w:r>
      <w:r w:rsidR="007A4C93" w:rsidRPr="00E44283">
        <w:rPr>
          <w:rFonts w:ascii="CordiaUPC" w:hAnsi="CordiaUPC" w:cs="CordiaUPC" w:hint="cs"/>
          <w:sz w:val="26"/>
          <w:szCs w:val="26"/>
        </w:rPr>
        <w:t xml:space="preserve">The results of </w:t>
      </w:r>
      <w:r w:rsidR="007A4C93" w:rsidRPr="00C824FE">
        <w:rPr>
          <w:rFonts w:ascii="CordiaUPC" w:hAnsi="CordiaUPC" w:cs="CordiaUPC" w:hint="cs"/>
          <w:sz w:val="26"/>
          <w:szCs w:val="26"/>
        </w:rPr>
        <w:t xml:space="preserve">operations classified by domestic and foreign business for </w:t>
      </w:r>
      <w:r w:rsidR="00C824FE" w:rsidRPr="00C824FE">
        <w:rPr>
          <w:rFonts w:ascii="CordiaUPC" w:hAnsi="CordiaUPC" w:cs="CordiaUPC" w:hint="cs"/>
          <w:sz w:val="26"/>
          <w:szCs w:val="26"/>
        </w:rPr>
        <w:t>three-month</w:t>
      </w:r>
      <w:r w:rsidR="00C824FE" w:rsidRPr="00C824FE">
        <w:rPr>
          <w:rFonts w:ascii="CordiaUPC" w:hAnsi="CordiaUPC" w:cs="CordiaUPC" w:hint="cs"/>
          <w:sz w:val="26"/>
          <w:szCs w:val="26"/>
          <w:cs/>
          <w:lang w:bidi="th-TH"/>
        </w:rPr>
        <w:t xml:space="preserve"> </w:t>
      </w:r>
      <w:r w:rsidR="00C824FE" w:rsidRPr="00C824FE">
        <w:rPr>
          <w:rFonts w:ascii="CordiaUPC" w:hAnsi="CordiaUPC" w:cs="CordiaUPC" w:hint="cs"/>
          <w:sz w:val="26"/>
          <w:szCs w:val="26"/>
        </w:rPr>
        <w:t>and six-month periods ended 30 June 202</w:t>
      </w:r>
      <w:r w:rsidR="00C824FE">
        <w:rPr>
          <w:rFonts w:ascii="CordiaUPC" w:hAnsi="CordiaUPC" w:cs="CordiaUPC"/>
          <w:sz w:val="26"/>
          <w:szCs w:val="26"/>
        </w:rPr>
        <w:t>1</w:t>
      </w:r>
      <w:r w:rsidR="00C824FE" w:rsidRPr="00C824FE">
        <w:rPr>
          <w:rFonts w:ascii="CordiaUPC" w:hAnsi="CordiaUPC" w:cs="CordiaUPC" w:hint="cs"/>
          <w:sz w:val="26"/>
          <w:szCs w:val="26"/>
        </w:rPr>
        <w:t xml:space="preserve"> and 20</w:t>
      </w:r>
      <w:r w:rsidR="00C824FE">
        <w:rPr>
          <w:rFonts w:ascii="CordiaUPC" w:hAnsi="CordiaUPC" w:cs="CordiaUPC"/>
          <w:sz w:val="26"/>
          <w:szCs w:val="26"/>
        </w:rPr>
        <w:t>20</w:t>
      </w:r>
      <w:r w:rsidR="00C824FE" w:rsidRPr="00C824FE">
        <w:rPr>
          <w:rFonts w:ascii="CordiaUPC" w:hAnsi="CordiaUPC" w:cs="CordiaUPC" w:hint="cs"/>
          <w:sz w:val="26"/>
          <w:szCs w:val="26"/>
        </w:rPr>
        <w:t xml:space="preserve"> </w:t>
      </w:r>
      <w:r w:rsidR="007A4C93" w:rsidRPr="00C824FE">
        <w:rPr>
          <w:rFonts w:ascii="CordiaUPC" w:hAnsi="CordiaUPC" w:cs="CordiaUPC" w:hint="cs"/>
          <w:sz w:val="26"/>
          <w:szCs w:val="26"/>
        </w:rPr>
        <w:t>were as follows:</w:t>
      </w:r>
    </w:p>
    <w:p w14:paraId="4514BFCB" w14:textId="480E9ACC" w:rsidR="00D02B17" w:rsidRDefault="00D02B17" w:rsidP="00E44283">
      <w:pPr>
        <w:spacing w:line="240" w:lineRule="exact"/>
        <w:ind w:left="540" w:right="-185" w:hanging="540"/>
        <w:jc w:val="both"/>
        <w:rPr>
          <w:rFonts w:ascii="CordiaUPC" w:hAnsi="CordiaUPC" w:cs="CordiaUPC"/>
          <w:sz w:val="26"/>
          <w:szCs w:val="26"/>
        </w:rPr>
      </w:pPr>
    </w:p>
    <w:tbl>
      <w:tblPr>
        <w:tblW w:w="9618" w:type="dxa"/>
        <w:tblInd w:w="360" w:type="dxa"/>
        <w:tblLayout w:type="fixed"/>
        <w:tblCellMar>
          <w:left w:w="0" w:type="dxa"/>
          <w:right w:w="0" w:type="dxa"/>
        </w:tblCellMar>
        <w:tblLook w:val="0000" w:firstRow="0" w:lastRow="0" w:firstColumn="0" w:lastColumn="0" w:noHBand="0" w:noVBand="0"/>
      </w:tblPr>
      <w:tblGrid>
        <w:gridCol w:w="3012"/>
        <w:gridCol w:w="999"/>
        <w:gridCol w:w="132"/>
        <w:gridCol w:w="975"/>
        <w:gridCol w:w="134"/>
        <w:gridCol w:w="973"/>
        <w:gridCol w:w="117"/>
        <w:gridCol w:w="981"/>
        <w:gridCol w:w="152"/>
        <w:gridCol w:w="1018"/>
        <w:gridCol w:w="117"/>
        <w:gridCol w:w="1008"/>
      </w:tblGrid>
      <w:tr w:rsidR="00D02B17" w:rsidRPr="00653BDB" w14:paraId="488B92AD" w14:textId="77777777" w:rsidTr="000406A0">
        <w:trPr>
          <w:cantSplit/>
          <w:trHeight w:val="253"/>
        </w:trPr>
        <w:tc>
          <w:tcPr>
            <w:tcW w:w="3012" w:type="dxa"/>
            <w:shd w:val="clear" w:color="auto" w:fill="auto"/>
            <w:vAlign w:val="bottom"/>
          </w:tcPr>
          <w:p w14:paraId="04485F23" w14:textId="77777777" w:rsidR="00D02B17" w:rsidRPr="00CA4442" w:rsidRDefault="00D02B17" w:rsidP="000406A0">
            <w:pPr>
              <w:ind w:left="294" w:right="-90" w:hanging="114"/>
              <w:rPr>
                <w:rFonts w:ascii="CordiaUPC" w:hAnsi="CordiaUPC" w:cs="CordiaUPC"/>
                <w:spacing w:val="-4"/>
                <w:sz w:val="26"/>
                <w:szCs w:val="26"/>
                <w:lang w:val="en-US"/>
              </w:rPr>
            </w:pPr>
            <w:r w:rsidRPr="00CA4442">
              <w:rPr>
                <w:rFonts w:ascii="CordiaUPC" w:eastAsia="Times New Roman" w:hAnsi="CordiaUPC" w:cs="CordiaUPC" w:hint="cs"/>
                <w:b/>
                <w:bCs/>
                <w:i/>
                <w:iCs/>
                <w:sz w:val="26"/>
                <w:szCs w:val="26"/>
                <w:lang w:val="en-US"/>
              </w:rPr>
              <w:t xml:space="preserve">For the three-month period end  </w:t>
            </w:r>
          </w:p>
        </w:tc>
        <w:tc>
          <w:tcPr>
            <w:tcW w:w="6606" w:type="dxa"/>
            <w:gridSpan w:val="11"/>
            <w:shd w:val="clear" w:color="auto" w:fill="auto"/>
          </w:tcPr>
          <w:p w14:paraId="677682FA" w14:textId="77777777" w:rsidR="00D02B17" w:rsidRPr="00CA4442" w:rsidRDefault="00D02B17" w:rsidP="000406A0">
            <w:pPr>
              <w:snapToGrid w:val="0"/>
              <w:spacing w:line="240" w:lineRule="atLeast"/>
              <w:jc w:val="center"/>
              <w:rPr>
                <w:rFonts w:ascii="CordiaUPC" w:hAnsi="CordiaUPC" w:cs="CordiaUPC"/>
                <w:b/>
                <w:bCs/>
                <w:sz w:val="26"/>
                <w:szCs w:val="26"/>
              </w:rPr>
            </w:pPr>
            <w:r w:rsidRPr="00CA4442">
              <w:rPr>
                <w:rFonts w:ascii="CordiaUPC" w:hAnsi="CordiaUPC" w:cs="CordiaUPC"/>
                <w:b/>
                <w:bCs/>
                <w:sz w:val="26"/>
                <w:szCs w:val="26"/>
              </w:rPr>
              <w:t>Consolidated</w:t>
            </w:r>
          </w:p>
        </w:tc>
      </w:tr>
      <w:tr w:rsidR="00D02B17" w:rsidRPr="00653BDB" w14:paraId="6AFB6673" w14:textId="77777777" w:rsidTr="000406A0">
        <w:trPr>
          <w:cantSplit/>
          <w:trHeight w:val="253"/>
        </w:trPr>
        <w:tc>
          <w:tcPr>
            <w:tcW w:w="3012" w:type="dxa"/>
            <w:shd w:val="clear" w:color="auto" w:fill="auto"/>
            <w:vAlign w:val="bottom"/>
          </w:tcPr>
          <w:p w14:paraId="2D86D93B" w14:textId="77777777" w:rsidR="00D02B17" w:rsidRPr="00CA4442" w:rsidRDefault="00D02B17" w:rsidP="000406A0">
            <w:pPr>
              <w:spacing w:line="240" w:lineRule="atLeast"/>
              <w:ind w:left="294" w:right="-90" w:hanging="114"/>
              <w:rPr>
                <w:rFonts w:ascii="CordiaUPC" w:hAnsi="CordiaUPC" w:cs="CordiaUPC"/>
                <w:spacing w:val="-4"/>
                <w:sz w:val="26"/>
                <w:szCs w:val="26"/>
              </w:rPr>
            </w:pPr>
            <w:r w:rsidRPr="00CA4442">
              <w:rPr>
                <w:rFonts w:ascii="CordiaUPC" w:hAnsi="CordiaUPC" w:cs="CordiaUPC"/>
                <w:b/>
                <w:bCs/>
                <w:i/>
                <w:iCs/>
                <w:sz w:val="26"/>
                <w:szCs w:val="26"/>
                <w:lang w:val="en-US"/>
              </w:rPr>
              <w:t xml:space="preserve">     30 </w:t>
            </w:r>
            <w:r w:rsidRPr="00CA4442">
              <w:rPr>
                <w:rFonts w:ascii="CordiaUPC" w:eastAsia="Times New Roman" w:hAnsi="CordiaUPC" w:cs="CordiaUPC" w:hint="cs"/>
                <w:b/>
                <w:bCs/>
                <w:i/>
                <w:iCs/>
                <w:sz w:val="26"/>
                <w:szCs w:val="26"/>
                <w:lang w:val="en-US"/>
              </w:rPr>
              <w:t>June</w:t>
            </w:r>
          </w:p>
        </w:tc>
        <w:tc>
          <w:tcPr>
            <w:tcW w:w="3213" w:type="dxa"/>
            <w:gridSpan w:val="5"/>
            <w:shd w:val="clear" w:color="auto" w:fill="auto"/>
          </w:tcPr>
          <w:p w14:paraId="294872DE" w14:textId="77777777" w:rsidR="00D02B17" w:rsidRPr="00CA4442" w:rsidRDefault="00D02B17" w:rsidP="000406A0">
            <w:pPr>
              <w:snapToGrid w:val="0"/>
              <w:spacing w:line="240" w:lineRule="atLeast"/>
              <w:jc w:val="center"/>
              <w:rPr>
                <w:rFonts w:ascii="CordiaUPC" w:hAnsi="CordiaUPC" w:cs="CordiaUPC"/>
                <w:sz w:val="26"/>
                <w:szCs w:val="26"/>
              </w:rPr>
            </w:pPr>
            <w:r w:rsidRPr="00CA4442">
              <w:rPr>
                <w:rFonts w:ascii="CordiaUPC" w:hAnsi="CordiaUPC" w:cs="CordiaUPC"/>
                <w:sz w:val="26"/>
                <w:szCs w:val="26"/>
              </w:rPr>
              <w:t>2021</w:t>
            </w:r>
          </w:p>
        </w:tc>
        <w:tc>
          <w:tcPr>
            <w:tcW w:w="117" w:type="dxa"/>
            <w:shd w:val="clear" w:color="auto" w:fill="auto"/>
          </w:tcPr>
          <w:p w14:paraId="5B6B7E98" w14:textId="77777777" w:rsidR="00D02B17" w:rsidRPr="00CA4442" w:rsidRDefault="00D02B17" w:rsidP="000406A0">
            <w:pPr>
              <w:snapToGrid w:val="0"/>
              <w:spacing w:line="240" w:lineRule="atLeast"/>
              <w:jc w:val="center"/>
              <w:rPr>
                <w:rFonts w:ascii="CordiaUPC" w:hAnsi="CordiaUPC" w:cs="CordiaUPC"/>
                <w:sz w:val="26"/>
                <w:szCs w:val="26"/>
              </w:rPr>
            </w:pPr>
          </w:p>
        </w:tc>
        <w:tc>
          <w:tcPr>
            <w:tcW w:w="3276" w:type="dxa"/>
            <w:gridSpan w:val="5"/>
            <w:shd w:val="clear" w:color="auto" w:fill="auto"/>
          </w:tcPr>
          <w:p w14:paraId="45E48627" w14:textId="77777777" w:rsidR="00D02B17" w:rsidRPr="00CA4442" w:rsidRDefault="00D02B17" w:rsidP="000406A0">
            <w:pPr>
              <w:snapToGrid w:val="0"/>
              <w:spacing w:line="240" w:lineRule="atLeast"/>
              <w:jc w:val="center"/>
              <w:rPr>
                <w:rFonts w:ascii="CordiaUPC" w:hAnsi="CordiaUPC" w:cs="CordiaUPC"/>
                <w:sz w:val="26"/>
                <w:szCs w:val="26"/>
              </w:rPr>
            </w:pPr>
            <w:r w:rsidRPr="00CA4442">
              <w:rPr>
                <w:rFonts w:ascii="CordiaUPC" w:hAnsi="CordiaUPC" w:cs="CordiaUPC"/>
                <w:sz w:val="26"/>
                <w:szCs w:val="26"/>
              </w:rPr>
              <w:t>2020</w:t>
            </w:r>
          </w:p>
        </w:tc>
      </w:tr>
      <w:tr w:rsidR="00D02B17" w:rsidRPr="00653BDB" w14:paraId="75CC7BE5" w14:textId="77777777" w:rsidTr="000406A0">
        <w:trPr>
          <w:cantSplit/>
          <w:trHeight w:val="253"/>
        </w:trPr>
        <w:tc>
          <w:tcPr>
            <w:tcW w:w="3012" w:type="dxa"/>
            <w:shd w:val="clear" w:color="auto" w:fill="auto"/>
            <w:vAlign w:val="bottom"/>
          </w:tcPr>
          <w:p w14:paraId="49963347" w14:textId="77777777" w:rsidR="00D02B17" w:rsidRPr="00CA4442" w:rsidRDefault="00D02B17" w:rsidP="000406A0">
            <w:pPr>
              <w:spacing w:line="240" w:lineRule="atLeast"/>
              <w:ind w:left="294" w:right="-90" w:hanging="114"/>
              <w:rPr>
                <w:rFonts w:ascii="CordiaUPC" w:hAnsi="CordiaUPC" w:cs="CordiaUPC"/>
                <w:spacing w:val="-4"/>
                <w:sz w:val="26"/>
                <w:szCs w:val="26"/>
              </w:rPr>
            </w:pPr>
          </w:p>
        </w:tc>
        <w:tc>
          <w:tcPr>
            <w:tcW w:w="999" w:type="dxa"/>
            <w:shd w:val="clear" w:color="auto" w:fill="auto"/>
          </w:tcPr>
          <w:p w14:paraId="2239FB0B"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Domestic</w:t>
            </w:r>
          </w:p>
        </w:tc>
        <w:tc>
          <w:tcPr>
            <w:tcW w:w="132" w:type="dxa"/>
            <w:shd w:val="clear" w:color="auto" w:fill="auto"/>
          </w:tcPr>
          <w:p w14:paraId="25609D14" w14:textId="77777777" w:rsidR="00D02B17" w:rsidRPr="00CA4442" w:rsidRDefault="00D02B17" w:rsidP="000406A0">
            <w:pPr>
              <w:snapToGrid w:val="0"/>
              <w:spacing w:line="240" w:lineRule="atLeast"/>
              <w:jc w:val="center"/>
              <w:rPr>
                <w:rFonts w:ascii="CordiaUPC" w:hAnsi="CordiaUPC" w:cs="CordiaUPC"/>
                <w:sz w:val="26"/>
                <w:szCs w:val="26"/>
              </w:rPr>
            </w:pPr>
          </w:p>
        </w:tc>
        <w:tc>
          <w:tcPr>
            <w:tcW w:w="975" w:type="dxa"/>
            <w:shd w:val="clear" w:color="auto" w:fill="auto"/>
          </w:tcPr>
          <w:p w14:paraId="0676D811"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Foreign</w:t>
            </w:r>
          </w:p>
        </w:tc>
        <w:tc>
          <w:tcPr>
            <w:tcW w:w="134" w:type="dxa"/>
            <w:shd w:val="clear" w:color="auto" w:fill="auto"/>
          </w:tcPr>
          <w:p w14:paraId="184BC8D0" w14:textId="77777777" w:rsidR="00D02B17" w:rsidRPr="00CA4442" w:rsidRDefault="00D02B17" w:rsidP="000406A0">
            <w:pPr>
              <w:snapToGrid w:val="0"/>
              <w:spacing w:line="240" w:lineRule="atLeast"/>
              <w:jc w:val="center"/>
              <w:rPr>
                <w:rFonts w:ascii="CordiaUPC" w:hAnsi="CordiaUPC" w:cs="CordiaUPC"/>
                <w:sz w:val="26"/>
                <w:szCs w:val="26"/>
              </w:rPr>
            </w:pPr>
          </w:p>
        </w:tc>
        <w:tc>
          <w:tcPr>
            <w:tcW w:w="973" w:type="dxa"/>
            <w:shd w:val="clear" w:color="auto" w:fill="auto"/>
          </w:tcPr>
          <w:p w14:paraId="2E6395BA" w14:textId="77777777" w:rsidR="00D02B17" w:rsidRPr="00CA4442" w:rsidRDefault="00D02B17" w:rsidP="000406A0">
            <w:pPr>
              <w:snapToGrid w:val="0"/>
              <w:spacing w:line="240" w:lineRule="atLeast"/>
              <w:jc w:val="center"/>
              <w:rPr>
                <w:rFonts w:ascii="CordiaUPC" w:hAnsi="CordiaUPC" w:cs="CordiaUPC"/>
                <w:sz w:val="26"/>
                <w:szCs w:val="26"/>
              </w:rPr>
            </w:pPr>
          </w:p>
        </w:tc>
        <w:tc>
          <w:tcPr>
            <w:tcW w:w="117" w:type="dxa"/>
            <w:shd w:val="clear" w:color="auto" w:fill="auto"/>
          </w:tcPr>
          <w:p w14:paraId="3D73C2F5" w14:textId="77777777" w:rsidR="00D02B17" w:rsidRPr="00CA4442" w:rsidRDefault="00D02B17" w:rsidP="000406A0">
            <w:pPr>
              <w:snapToGrid w:val="0"/>
              <w:spacing w:line="240" w:lineRule="atLeast"/>
              <w:jc w:val="center"/>
              <w:rPr>
                <w:rFonts w:ascii="CordiaUPC" w:hAnsi="CordiaUPC" w:cs="CordiaUPC"/>
                <w:sz w:val="26"/>
                <w:szCs w:val="26"/>
              </w:rPr>
            </w:pPr>
          </w:p>
        </w:tc>
        <w:tc>
          <w:tcPr>
            <w:tcW w:w="981" w:type="dxa"/>
            <w:shd w:val="clear" w:color="auto" w:fill="auto"/>
          </w:tcPr>
          <w:p w14:paraId="1D0B084C"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Domestic</w:t>
            </w:r>
          </w:p>
        </w:tc>
        <w:tc>
          <w:tcPr>
            <w:tcW w:w="152" w:type="dxa"/>
            <w:shd w:val="clear" w:color="auto" w:fill="auto"/>
          </w:tcPr>
          <w:p w14:paraId="4B4A168A" w14:textId="77777777" w:rsidR="00D02B17" w:rsidRPr="00CA4442" w:rsidRDefault="00D02B17" w:rsidP="000406A0">
            <w:pPr>
              <w:snapToGrid w:val="0"/>
              <w:spacing w:line="240" w:lineRule="atLeast"/>
              <w:jc w:val="center"/>
              <w:rPr>
                <w:rFonts w:ascii="CordiaUPC" w:hAnsi="CordiaUPC" w:cs="CordiaUPC"/>
                <w:sz w:val="26"/>
                <w:szCs w:val="26"/>
              </w:rPr>
            </w:pPr>
          </w:p>
        </w:tc>
        <w:tc>
          <w:tcPr>
            <w:tcW w:w="1018" w:type="dxa"/>
            <w:shd w:val="clear" w:color="auto" w:fill="auto"/>
          </w:tcPr>
          <w:p w14:paraId="744F782F"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Foreign</w:t>
            </w:r>
          </w:p>
        </w:tc>
        <w:tc>
          <w:tcPr>
            <w:tcW w:w="117" w:type="dxa"/>
            <w:shd w:val="clear" w:color="auto" w:fill="auto"/>
          </w:tcPr>
          <w:p w14:paraId="27C28AED" w14:textId="77777777" w:rsidR="00D02B17" w:rsidRPr="00CA4442" w:rsidRDefault="00D02B17" w:rsidP="000406A0">
            <w:pPr>
              <w:snapToGrid w:val="0"/>
              <w:spacing w:line="240" w:lineRule="atLeast"/>
              <w:jc w:val="center"/>
              <w:rPr>
                <w:rFonts w:ascii="CordiaUPC" w:hAnsi="CordiaUPC" w:cs="CordiaUPC"/>
                <w:sz w:val="26"/>
                <w:szCs w:val="26"/>
              </w:rPr>
            </w:pPr>
          </w:p>
        </w:tc>
        <w:tc>
          <w:tcPr>
            <w:tcW w:w="1008" w:type="dxa"/>
            <w:shd w:val="clear" w:color="auto" w:fill="auto"/>
          </w:tcPr>
          <w:p w14:paraId="6D5876A5" w14:textId="77777777" w:rsidR="00D02B17" w:rsidRPr="00CA4442" w:rsidRDefault="00D02B17" w:rsidP="000406A0">
            <w:pPr>
              <w:snapToGrid w:val="0"/>
              <w:spacing w:line="240" w:lineRule="atLeast"/>
              <w:jc w:val="center"/>
              <w:rPr>
                <w:rFonts w:ascii="CordiaUPC" w:hAnsi="CordiaUPC" w:cs="CordiaUPC"/>
                <w:sz w:val="26"/>
                <w:szCs w:val="26"/>
              </w:rPr>
            </w:pPr>
          </w:p>
        </w:tc>
      </w:tr>
      <w:tr w:rsidR="00D02B17" w:rsidRPr="00653BDB" w14:paraId="02F722AE" w14:textId="77777777" w:rsidTr="000406A0">
        <w:trPr>
          <w:cantSplit/>
          <w:trHeight w:val="253"/>
        </w:trPr>
        <w:tc>
          <w:tcPr>
            <w:tcW w:w="3012" w:type="dxa"/>
            <w:shd w:val="clear" w:color="auto" w:fill="auto"/>
            <w:vAlign w:val="bottom"/>
          </w:tcPr>
          <w:p w14:paraId="40B9E605" w14:textId="77777777" w:rsidR="00D02B17" w:rsidRPr="00CA4442" w:rsidRDefault="00D02B17" w:rsidP="000406A0">
            <w:pPr>
              <w:spacing w:line="240" w:lineRule="atLeast"/>
              <w:ind w:left="294" w:right="-90" w:hanging="114"/>
              <w:rPr>
                <w:rFonts w:ascii="CordiaUPC" w:hAnsi="CordiaUPC" w:cs="CordiaUPC"/>
                <w:spacing w:val="-4"/>
                <w:sz w:val="26"/>
                <w:szCs w:val="26"/>
              </w:rPr>
            </w:pPr>
          </w:p>
        </w:tc>
        <w:tc>
          <w:tcPr>
            <w:tcW w:w="999" w:type="dxa"/>
            <w:shd w:val="clear" w:color="auto" w:fill="auto"/>
          </w:tcPr>
          <w:p w14:paraId="36BA21F6"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business</w:t>
            </w:r>
          </w:p>
        </w:tc>
        <w:tc>
          <w:tcPr>
            <w:tcW w:w="132" w:type="dxa"/>
            <w:shd w:val="clear" w:color="auto" w:fill="auto"/>
          </w:tcPr>
          <w:p w14:paraId="1DB5B389" w14:textId="77777777" w:rsidR="00D02B17" w:rsidRPr="00CA4442" w:rsidRDefault="00D02B17" w:rsidP="000406A0">
            <w:pPr>
              <w:snapToGrid w:val="0"/>
              <w:spacing w:line="240" w:lineRule="atLeast"/>
              <w:jc w:val="center"/>
              <w:rPr>
                <w:rFonts w:ascii="CordiaUPC" w:hAnsi="CordiaUPC" w:cs="CordiaUPC"/>
                <w:sz w:val="26"/>
                <w:szCs w:val="26"/>
              </w:rPr>
            </w:pPr>
          </w:p>
        </w:tc>
        <w:tc>
          <w:tcPr>
            <w:tcW w:w="975" w:type="dxa"/>
            <w:shd w:val="clear" w:color="auto" w:fill="auto"/>
          </w:tcPr>
          <w:p w14:paraId="5EB54817"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business</w:t>
            </w:r>
          </w:p>
        </w:tc>
        <w:tc>
          <w:tcPr>
            <w:tcW w:w="134" w:type="dxa"/>
            <w:shd w:val="clear" w:color="auto" w:fill="auto"/>
          </w:tcPr>
          <w:p w14:paraId="6B9B7278" w14:textId="77777777" w:rsidR="00D02B17" w:rsidRPr="00CA4442" w:rsidRDefault="00D02B17" w:rsidP="000406A0">
            <w:pPr>
              <w:snapToGrid w:val="0"/>
              <w:spacing w:line="240" w:lineRule="atLeast"/>
              <w:jc w:val="center"/>
              <w:rPr>
                <w:rFonts w:ascii="CordiaUPC" w:hAnsi="CordiaUPC" w:cs="CordiaUPC"/>
                <w:sz w:val="26"/>
                <w:szCs w:val="26"/>
              </w:rPr>
            </w:pPr>
          </w:p>
        </w:tc>
        <w:tc>
          <w:tcPr>
            <w:tcW w:w="973" w:type="dxa"/>
            <w:shd w:val="clear" w:color="auto" w:fill="auto"/>
          </w:tcPr>
          <w:p w14:paraId="458356CF"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Total</w:t>
            </w:r>
          </w:p>
        </w:tc>
        <w:tc>
          <w:tcPr>
            <w:tcW w:w="117" w:type="dxa"/>
            <w:shd w:val="clear" w:color="auto" w:fill="auto"/>
          </w:tcPr>
          <w:p w14:paraId="5AA62EB8" w14:textId="77777777" w:rsidR="00D02B17" w:rsidRPr="00CA4442" w:rsidRDefault="00D02B17" w:rsidP="000406A0">
            <w:pPr>
              <w:snapToGrid w:val="0"/>
              <w:spacing w:line="240" w:lineRule="atLeast"/>
              <w:jc w:val="center"/>
              <w:rPr>
                <w:rFonts w:ascii="CordiaUPC" w:hAnsi="CordiaUPC" w:cs="CordiaUPC"/>
                <w:sz w:val="26"/>
                <w:szCs w:val="26"/>
              </w:rPr>
            </w:pPr>
          </w:p>
        </w:tc>
        <w:tc>
          <w:tcPr>
            <w:tcW w:w="981" w:type="dxa"/>
            <w:shd w:val="clear" w:color="auto" w:fill="auto"/>
          </w:tcPr>
          <w:p w14:paraId="345B3BC9"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business</w:t>
            </w:r>
          </w:p>
        </w:tc>
        <w:tc>
          <w:tcPr>
            <w:tcW w:w="152" w:type="dxa"/>
            <w:shd w:val="clear" w:color="auto" w:fill="auto"/>
          </w:tcPr>
          <w:p w14:paraId="2B1159EC" w14:textId="77777777" w:rsidR="00D02B17" w:rsidRPr="00CA4442" w:rsidRDefault="00D02B17" w:rsidP="000406A0">
            <w:pPr>
              <w:snapToGrid w:val="0"/>
              <w:spacing w:line="240" w:lineRule="atLeast"/>
              <w:jc w:val="center"/>
              <w:rPr>
                <w:rFonts w:ascii="CordiaUPC" w:hAnsi="CordiaUPC" w:cs="CordiaUPC"/>
                <w:sz w:val="26"/>
                <w:szCs w:val="26"/>
              </w:rPr>
            </w:pPr>
          </w:p>
        </w:tc>
        <w:tc>
          <w:tcPr>
            <w:tcW w:w="1018" w:type="dxa"/>
            <w:shd w:val="clear" w:color="auto" w:fill="auto"/>
          </w:tcPr>
          <w:p w14:paraId="53B38CA6"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business</w:t>
            </w:r>
          </w:p>
        </w:tc>
        <w:tc>
          <w:tcPr>
            <w:tcW w:w="117" w:type="dxa"/>
            <w:shd w:val="clear" w:color="auto" w:fill="auto"/>
          </w:tcPr>
          <w:p w14:paraId="2A2794F2" w14:textId="77777777" w:rsidR="00D02B17" w:rsidRPr="00CA4442" w:rsidRDefault="00D02B17" w:rsidP="000406A0">
            <w:pPr>
              <w:snapToGrid w:val="0"/>
              <w:spacing w:line="240" w:lineRule="atLeast"/>
              <w:jc w:val="center"/>
              <w:rPr>
                <w:rFonts w:ascii="CordiaUPC" w:hAnsi="CordiaUPC" w:cs="CordiaUPC"/>
                <w:sz w:val="26"/>
                <w:szCs w:val="26"/>
              </w:rPr>
            </w:pPr>
          </w:p>
        </w:tc>
        <w:tc>
          <w:tcPr>
            <w:tcW w:w="1008" w:type="dxa"/>
            <w:shd w:val="clear" w:color="auto" w:fill="auto"/>
          </w:tcPr>
          <w:p w14:paraId="4B89DD2F"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Total</w:t>
            </w:r>
          </w:p>
        </w:tc>
      </w:tr>
      <w:tr w:rsidR="00D02B17" w:rsidRPr="00653BDB" w14:paraId="620709C2" w14:textId="77777777" w:rsidTr="000406A0">
        <w:trPr>
          <w:cantSplit/>
          <w:trHeight w:val="253"/>
        </w:trPr>
        <w:tc>
          <w:tcPr>
            <w:tcW w:w="3012" w:type="dxa"/>
            <w:shd w:val="clear" w:color="auto" w:fill="auto"/>
            <w:vAlign w:val="bottom"/>
          </w:tcPr>
          <w:p w14:paraId="5DFA0F14" w14:textId="77777777" w:rsidR="00D02B17" w:rsidRPr="00CA4442" w:rsidRDefault="00D02B17" w:rsidP="000406A0">
            <w:pPr>
              <w:spacing w:line="240" w:lineRule="atLeast"/>
              <w:ind w:left="294" w:right="-90" w:hanging="114"/>
              <w:rPr>
                <w:rFonts w:ascii="CordiaUPC" w:hAnsi="CordiaUPC" w:cs="CordiaUPC"/>
                <w:spacing w:val="-4"/>
                <w:sz w:val="26"/>
                <w:szCs w:val="26"/>
              </w:rPr>
            </w:pPr>
          </w:p>
        </w:tc>
        <w:tc>
          <w:tcPr>
            <w:tcW w:w="6606" w:type="dxa"/>
            <w:gridSpan w:val="11"/>
            <w:shd w:val="clear" w:color="auto" w:fill="auto"/>
            <w:vAlign w:val="bottom"/>
          </w:tcPr>
          <w:p w14:paraId="5D215000" w14:textId="77777777" w:rsidR="00D02B17" w:rsidRPr="00CA4442" w:rsidRDefault="00D02B17" w:rsidP="000406A0">
            <w:pPr>
              <w:tabs>
                <w:tab w:val="decimal" w:pos="712"/>
              </w:tabs>
              <w:snapToGrid w:val="0"/>
              <w:spacing w:line="240" w:lineRule="atLeast"/>
              <w:ind w:right="-113"/>
              <w:jc w:val="center"/>
              <w:rPr>
                <w:rFonts w:ascii="CordiaUPC" w:hAnsi="CordiaUPC" w:cs="CordiaUPC"/>
                <w:i/>
                <w:iCs/>
                <w:sz w:val="26"/>
                <w:szCs w:val="26"/>
                <w:lang w:val="en-US" w:bidi="th-TH"/>
              </w:rPr>
            </w:pPr>
            <w:r w:rsidRPr="00CA4442">
              <w:rPr>
                <w:rFonts w:ascii="CordiaUPC" w:hAnsi="CordiaUPC" w:cs="CordiaUPC"/>
                <w:i/>
                <w:iCs/>
                <w:sz w:val="26"/>
                <w:szCs w:val="26"/>
                <w:lang w:val="en-US" w:bidi="th-TH"/>
              </w:rPr>
              <w:t>(in million Baht)</w:t>
            </w:r>
          </w:p>
        </w:tc>
      </w:tr>
      <w:tr w:rsidR="00EB75E0" w:rsidRPr="000B50C6" w14:paraId="784C282D" w14:textId="77777777" w:rsidTr="000406A0">
        <w:trPr>
          <w:cantSplit/>
          <w:trHeight w:val="253"/>
        </w:trPr>
        <w:tc>
          <w:tcPr>
            <w:tcW w:w="3012" w:type="dxa"/>
            <w:shd w:val="clear" w:color="auto" w:fill="auto"/>
            <w:vAlign w:val="bottom"/>
          </w:tcPr>
          <w:p w14:paraId="430E37AF"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Interest income</w:t>
            </w:r>
          </w:p>
        </w:tc>
        <w:tc>
          <w:tcPr>
            <w:tcW w:w="999" w:type="dxa"/>
            <w:shd w:val="clear" w:color="auto" w:fill="auto"/>
            <w:vAlign w:val="bottom"/>
          </w:tcPr>
          <w:p w14:paraId="137B171C" w14:textId="298B10D2"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16,064</w:t>
            </w:r>
          </w:p>
        </w:tc>
        <w:tc>
          <w:tcPr>
            <w:tcW w:w="132" w:type="dxa"/>
            <w:shd w:val="clear" w:color="auto" w:fill="auto"/>
            <w:vAlign w:val="bottom"/>
          </w:tcPr>
          <w:p w14:paraId="74323B2D"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shd w:val="clear" w:color="auto" w:fill="auto"/>
            <w:vAlign w:val="bottom"/>
          </w:tcPr>
          <w:p w14:paraId="46151B6B" w14:textId="431B6E6B"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w:t>
            </w:r>
          </w:p>
        </w:tc>
        <w:tc>
          <w:tcPr>
            <w:tcW w:w="134" w:type="dxa"/>
            <w:shd w:val="clear" w:color="auto" w:fill="auto"/>
            <w:vAlign w:val="bottom"/>
          </w:tcPr>
          <w:p w14:paraId="32C9AB44"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shd w:val="clear" w:color="auto" w:fill="auto"/>
            <w:vAlign w:val="bottom"/>
          </w:tcPr>
          <w:p w14:paraId="7DBC2FE8" w14:textId="2047C06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lang w:val="en-US" w:bidi="th-TH"/>
              </w:rPr>
              <w:t>16,064</w:t>
            </w:r>
          </w:p>
        </w:tc>
        <w:tc>
          <w:tcPr>
            <w:tcW w:w="117" w:type="dxa"/>
            <w:shd w:val="clear" w:color="auto" w:fill="auto"/>
          </w:tcPr>
          <w:p w14:paraId="3786E02D"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shd w:val="clear" w:color="auto" w:fill="auto"/>
            <w:vAlign w:val="bottom"/>
          </w:tcPr>
          <w:p w14:paraId="4C52F2C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17,994</w:t>
            </w:r>
          </w:p>
        </w:tc>
        <w:tc>
          <w:tcPr>
            <w:tcW w:w="152" w:type="dxa"/>
            <w:shd w:val="clear" w:color="auto" w:fill="auto"/>
            <w:vAlign w:val="bottom"/>
          </w:tcPr>
          <w:p w14:paraId="2539246C"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shd w:val="clear" w:color="auto" w:fill="auto"/>
            <w:vAlign w:val="bottom"/>
          </w:tcPr>
          <w:p w14:paraId="1C371270"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w:t>
            </w:r>
          </w:p>
        </w:tc>
        <w:tc>
          <w:tcPr>
            <w:tcW w:w="117" w:type="dxa"/>
            <w:shd w:val="clear" w:color="auto" w:fill="auto"/>
            <w:vAlign w:val="bottom"/>
          </w:tcPr>
          <w:p w14:paraId="07CB05F1"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shd w:val="clear" w:color="auto" w:fill="auto"/>
            <w:vAlign w:val="bottom"/>
          </w:tcPr>
          <w:p w14:paraId="12AFAB5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lang w:val="en-US" w:bidi="th-TH"/>
              </w:rPr>
              <w:t>17,996</w:t>
            </w:r>
          </w:p>
        </w:tc>
      </w:tr>
      <w:tr w:rsidR="00EB75E0" w:rsidRPr="000B50C6" w14:paraId="0E477D0D" w14:textId="77777777" w:rsidTr="000406A0">
        <w:trPr>
          <w:cantSplit/>
          <w:trHeight w:val="253"/>
        </w:trPr>
        <w:tc>
          <w:tcPr>
            <w:tcW w:w="3012" w:type="dxa"/>
            <w:shd w:val="clear" w:color="auto" w:fill="auto"/>
            <w:vAlign w:val="bottom"/>
          </w:tcPr>
          <w:p w14:paraId="1CAE39D1"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Interest expenses</w:t>
            </w:r>
          </w:p>
        </w:tc>
        <w:tc>
          <w:tcPr>
            <w:tcW w:w="999" w:type="dxa"/>
            <w:tcBorders>
              <w:bottom w:val="single" w:sz="4" w:space="0" w:color="000000"/>
            </w:tcBorders>
            <w:shd w:val="clear" w:color="auto" w:fill="auto"/>
            <w:vAlign w:val="bottom"/>
          </w:tcPr>
          <w:p w14:paraId="62ECB6F4" w14:textId="2017B60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3,064</w:t>
            </w:r>
            <w:r w:rsidRPr="00CA4442">
              <w:rPr>
                <w:rFonts w:ascii="CordiaUPC" w:eastAsia="Times New Roman" w:hAnsi="CordiaUPC" w:cs="CordiaUPC" w:hint="cs"/>
                <w:sz w:val="26"/>
                <w:szCs w:val="26"/>
              </w:rPr>
              <w:t>)</w:t>
            </w:r>
          </w:p>
        </w:tc>
        <w:tc>
          <w:tcPr>
            <w:tcW w:w="132" w:type="dxa"/>
            <w:shd w:val="clear" w:color="auto" w:fill="auto"/>
            <w:vAlign w:val="bottom"/>
          </w:tcPr>
          <w:p w14:paraId="2E33990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tcBorders>
              <w:bottom w:val="single" w:sz="4" w:space="0" w:color="000000"/>
            </w:tcBorders>
            <w:shd w:val="clear" w:color="auto" w:fill="auto"/>
            <w:vAlign w:val="bottom"/>
          </w:tcPr>
          <w:p w14:paraId="0C82EBC7" w14:textId="23AFB9A0"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w:t>
            </w:r>
            <w:r w:rsidRPr="00CA4442">
              <w:rPr>
                <w:rFonts w:ascii="CordiaUPC" w:eastAsia="Times New Roman" w:hAnsi="CordiaUPC" w:cs="CordiaUPC"/>
                <w:sz w:val="26"/>
                <w:szCs w:val="26"/>
              </w:rPr>
              <w:t>18</w:t>
            </w:r>
            <w:r w:rsidRPr="00CA4442">
              <w:rPr>
                <w:rFonts w:ascii="CordiaUPC" w:eastAsia="Times New Roman" w:hAnsi="CordiaUPC" w:cs="CordiaUPC" w:hint="cs"/>
                <w:sz w:val="26"/>
                <w:szCs w:val="26"/>
              </w:rPr>
              <w:t>)</w:t>
            </w:r>
          </w:p>
        </w:tc>
        <w:tc>
          <w:tcPr>
            <w:tcW w:w="134" w:type="dxa"/>
            <w:shd w:val="clear" w:color="auto" w:fill="auto"/>
            <w:vAlign w:val="bottom"/>
          </w:tcPr>
          <w:p w14:paraId="159BEE4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tcBorders>
              <w:bottom w:val="single" w:sz="4" w:space="0" w:color="000000"/>
            </w:tcBorders>
            <w:shd w:val="clear" w:color="auto" w:fill="auto"/>
            <w:vAlign w:val="bottom"/>
          </w:tcPr>
          <w:p w14:paraId="1A113AD1" w14:textId="1D7EBC82"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3,282</w:t>
            </w:r>
            <w:r w:rsidRPr="00CA4442">
              <w:rPr>
                <w:rFonts w:ascii="CordiaUPC" w:eastAsia="Times New Roman" w:hAnsi="CordiaUPC" w:cs="CordiaUPC" w:hint="cs"/>
                <w:sz w:val="26"/>
                <w:szCs w:val="26"/>
              </w:rPr>
              <w:t>)</w:t>
            </w:r>
          </w:p>
        </w:tc>
        <w:tc>
          <w:tcPr>
            <w:tcW w:w="117" w:type="dxa"/>
            <w:shd w:val="clear" w:color="auto" w:fill="auto"/>
          </w:tcPr>
          <w:p w14:paraId="220A24AA"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tcBorders>
              <w:bottom w:val="single" w:sz="4" w:space="0" w:color="000000"/>
            </w:tcBorders>
            <w:shd w:val="clear" w:color="auto" w:fill="auto"/>
            <w:vAlign w:val="bottom"/>
          </w:tcPr>
          <w:p w14:paraId="7A2D653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(4,728)</w:t>
            </w:r>
          </w:p>
        </w:tc>
        <w:tc>
          <w:tcPr>
            <w:tcW w:w="152" w:type="dxa"/>
            <w:shd w:val="clear" w:color="auto" w:fill="auto"/>
            <w:vAlign w:val="bottom"/>
          </w:tcPr>
          <w:p w14:paraId="3A902E65"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tcBorders>
              <w:bottom w:val="single" w:sz="4" w:space="0" w:color="000000"/>
            </w:tcBorders>
            <w:shd w:val="clear" w:color="auto" w:fill="auto"/>
            <w:vAlign w:val="bottom"/>
          </w:tcPr>
          <w:p w14:paraId="48509CA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(222)</w:t>
            </w:r>
          </w:p>
        </w:tc>
        <w:tc>
          <w:tcPr>
            <w:tcW w:w="117" w:type="dxa"/>
            <w:shd w:val="clear" w:color="auto" w:fill="auto"/>
            <w:vAlign w:val="bottom"/>
          </w:tcPr>
          <w:p w14:paraId="579682D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tcBorders>
              <w:bottom w:val="single" w:sz="4" w:space="0" w:color="000000"/>
            </w:tcBorders>
            <w:shd w:val="clear" w:color="auto" w:fill="auto"/>
            <w:vAlign w:val="bottom"/>
          </w:tcPr>
          <w:p w14:paraId="44265995"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(4,950)</w:t>
            </w:r>
          </w:p>
        </w:tc>
      </w:tr>
      <w:tr w:rsidR="00EB75E0" w:rsidRPr="000B50C6" w14:paraId="0618B851" w14:textId="77777777" w:rsidTr="000406A0">
        <w:trPr>
          <w:cantSplit/>
          <w:trHeight w:val="236"/>
        </w:trPr>
        <w:tc>
          <w:tcPr>
            <w:tcW w:w="3012" w:type="dxa"/>
            <w:shd w:val="clear" w:color="auto" w:fill="auto"/>
            <w:vAlign w:val="bottom"/>
          </w:tcPr>
          <w:p w14:paraId="67951FFB"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Net interest income (expenses)</w:t>
            </w:r>
          </w:p>
        </w:tc>
        <w:tc>
          <w:tcPr>
            <w:tcW w:w="999" w:type="dxa"/>
            <w:tcBorders>
              <w:top w:val="single" w:sz="4" w:space="0" w:color="000000"/>
            </w:tcBorders>
            <w:shd w:val="clear" w:color="auto" w:fill="auto"/>
            <w:vAlign w:val="bottom"/>
          </w:tcPr>
          <w:p w14:paraId="5EF8CC3B" w14:textId="375C0BB3"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13,</w:t>
            </w:r>
            <w:r w:rsidRPr="00CA4442">
              <w:rPr>
                <w:rFonts w:ascii="CordiaUPC" w:eastAsia="Times New Roman" w:hAnsi="CordiaUPC" w:cs="CordiaUPC"/>
                <w:sz w:val="26"/>
                <w:szCs w:val="26"/>
              </w:rPr>
              <w:t>000</w:t>
            </w:r>
          </w:p>
        </w:tc>
        <w:tc>
          <w:tcPr>
            <w:tcW w:w="132" w:type="dxa"/>
            <w:shd w:val="clear" w:color="auto" w:fill="auto"/>
            <w:vAlign w:val="bottom"/>
          </w:tcPr>
          <w:p w14:paraId="09BFCA6E"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tcBorders>
              <w:top w:val="single" w:sz="4" w:space="0" w:color="000000"/>
            </w:tcBorders>
            <w:shd w:val="clear" w:color="auto" w:fill="auto"/>
            <w:vAlign w:val="bottom"/>
          </w:tcPr>
          <w:p w14:paraId="1DC58D05" w14:textId="1A2DA41A"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218</w:t>
            </w:r>
            <w:r w:rsidRPr="00CA4442">
              <w:rPr>
                <w:rFonts w:ascii="CordiaUPC" w:eastAsia="Times New Roman" w:hAnsi="CordiaUPC" w:cs="CordiaUPC" w:hint="cs"/>
                <w:sz w:val="26"/>
                <w:szCs w:val="26"/>
              </w:rPr>
              <w:t>)</w:t>
            </w:r>
          </w:p>
        </w:tc>
        <w:tc>
          <w:tcPr>
            <w:tcW w:w="134" w:type="dxa"/>
            <w:shd w:val="clear" w:color="auto" w:fill="auto"/>
            <w:vAlign w:val="bottom"/>
          </w:tcPr>
          <w:p w14:paraId="3EBFAEFD"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tcBorders>
              <w:top w:val="single" w:sz="4" w:space="0" w:color="000000"/>
            </w:tcBorders>
            <w:shd w:val="clear" w:color="auto" w:fill="auto"/>
            <w:vAlign w:val="bottom"/>
          </w:tcPr>
          <w:p w14:paraId="5AA90643" w14:textId="3A8E7039"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12,782</w:t>
            </w:r>
          </w:p>
        </w:tc>
        <w:tc>
          <w:tcPr>
            <w:tcW w:w="117" w:type="dxa"/>
            <w:shd w:val="clear" w:color="auto" w:fill="auto"/>
          </w:tcPr>
          <w:p w14:paraId="216216D4"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tcBorders>
              <w:top w:val="single" w:sz="4" w:space="0" w:color="000000"/>
            </w:tcBorders>
            <w:shd w:val="clear" w:color="auto" w:fill="auto"/>
            <w:vAlign w:val="bottom"/>
          </w:tcPr>
          <w:p w14:paraId="4B12785D"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13,266</w:t>
            </w:r>
          </w:p>
        </w:tc>
        <w:tc>
          <w:tcPr>
            <w:tcW w:w="152" w:type="dxa"/>
            <w:shd w:val="clear" w:color="auto" w:fill="auto"/>
            <w:vAlign w:val="bottom"/>
          </w:tcPr>
          <w:p w14:paraId="1EA06E3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tcBorders>
              <w:top w:val="single" w:sz="4" w:space="0" w:color="000000"/>
            </w:tcBorders>
            <w:shd w:val="clear" w:color="auto" w:fill="auto"/>
            <w:vAlign w:val="bottom"/>
          </w:tcPr>
          <w:p w14:paraId="0BB0F313"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(220)</w:t>
            </w:r>
          </w:p>
        </w:tc>
        <w:tc>
          <w:tcPr>
            <w:tcW w:w="117" w:type="dxa"/>
            <w:shd w:val="clear" w:color="auto" w:fill="auto"/>
            <w:vAlign w:val="bottom"/>
          </w:tcPr>
          <w:p w14:paraId="1E69D12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tcBorders>
              <w:top w:val="single" w:sz="4" w:space="0" w:color="000000"/>
            </w:tcBorders>
            <w:shd w:val="clear" w:color="auto" w:fill="auto"/>
            <w:vAlign w:val="bottom"/>
          </w:tcPr>
          <w:p w14:paraId="5C88C5C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13,046</w:t>
            </w:r>
          </w:p>
        </w:tc>
      </w:tr>
      <w:tr w:rsidR="00EB75E0" w:rsidRPr="000B50C6" w14:paraId="434C9CE4" w14:textId="77777777" w:rsidTr="000406A0">
        <w:trPr>
          <w:cantSplit/>
          <w:trHeight w:val="253"/>
        </w:trPr>
        <w:tc>
          <w:tcPr>
            <w:tcW w:w="3012" w:type="dxa"/>
            <w:shd w:val="clear" w:color="auto" w:fill="auto"/>
            <w:vAlign w:val="bottom"/>
          </w:tcPr>
          <w:p w14:paraId="7D63BE69"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Net fees and service income</w:t>
            </w:r>
          </w:p>
        </w:tc>
        <w:tc>
          <w:tcPr>
            <w:tcW w:w="999" w:type="dxa"/>
            <w:shd w:val="clear" w:color="auto" w:fill="auto"/>
            <w:vAlign w:val="bottom"/>
          </w:tcPr>
          <w:p w14:paraId="768CAAD1" w14:textId="4F0ECA02"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2,1</w:t>
            </w:r>
            <w:r w:rsidRPr="00CA4442">
              <w:rPr>
                <w:rFonts w:ascii="CordiaUPC" w:eastAsia="Times New Roman" w:hAnsi="CordiaUPC" w:cs="CordiaUPC"/>
                <w:sz w:val="26"/>
                <w:szCs w:val="26"/>
              </w:rPr>
              <w:t>9</w:t>
            </w:r>
            <w:r w:rsidRPr="00CA4442">
              <w:rPr>
                <w:rFonts w:ascii="CordiaUPC" w:eastAsia="Times New Roman" w:hAnsi="CordiaUPC" w:cs="CordiaUPC" w:hint="cs"/>
                <w:sz w:val="26"/>
                <w:szCs w:val="26"/>
              </w:rPr>
              <w:t>8</w:t>
            </w:r>
          </w:p>
        </w:tc>
        <w:tc>
          <w:tcPr>
            <w:tcW w:w="132" w:type="dxa"/>
            <w:shd w:val="clear" w:color="auto" w:fill="auto"/>
            <w:vAlign w:val="bottom"/>
          </w:tcPr>
          <w:p w14:paraId="0D820AB1"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shd w:val="clear" w:color="auto" w:fill="auto"/>
            <w:vAlign w:val="bottom"/>
          </w:tcPr>
          <w:p w14:paraId="50E0D808" w14:textId="5C913832"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p>
        </w:tc>
        <w:tc>
          <w:tcPr>
            <w:tcW w:w="134" w:type="dxa"/>
            <w:shd w:val="clear" w:color="auto" w:fill="auto"/>
            <w:vAlign w:val="bottom"/>
          </w:tcPr>
          <w:p w14:paraId="5CCC796E"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shd w:val="clear" w:color="auto" w:fill="auto"/>
            <w:vAlign w:val="bottom"/>
          </w:tcPr>
          <w:p w14:paraId="2B5B5897" w14:textId="17294A64"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2,1</w:t>
            </w:r>
            <w:r w:rsidRPr="00CA4442">
              <w:rPr>
                <w:rFonts w:ascii="CordiaUPC" w:eastAsia="Times New Roman" w:hAnsi="CordiaUPC" w:cs="CordiaUPC"/>
                <w:sz w:val="26"/>
                <w:szCs w:val="26"/>
              </w:rPr>
              <w:t>9</w:t>
            </w:r>
            <w:r w:rsidRPr="00CA4442">
              <w:rPr>
                <w:rFonts w:ascii="CordiaUPC" w:eastAsia="Times New Roman" w:hAnsi="CordiaUPC" w:cs="CordiaUPC" w:hint="cs"/>
                <w:sz w:val="26"/>
                <w:szCs w:val="26"/>
              </w:rPr>
              <w:t>8</w:t>
            </w:r>
          </w:p>
        </w:tc>
        <w:tc>
          <w:tcPr>
            <w:tcW w:w="117" w:type="dxa"/>
            <w:shd w:val="clear" w:color="auto" w:fill="auto"/>
          </w:tcPr>
          <w:p w14:paraId="6A625459"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shd w:val="clear" w:color="auto" w:fill="auto"/>
            <w:vAlign w:val="bottom"/>
          </w:tcPr>
          <w:p w14:paraId="594ABCB6"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2,158</w:t>
            </w:r>
          </w:p>
        </w:tc>
        <w:tc>
          <w:tcPr>
            <w:tcW w:w="152" w:type="dxa"/>
            <w:shd w:val="clear" w:color="auto" w:fill="auto"/>
            <w:vAlign w:val="bottom"/>
          </w:tcPr>
          <w:p w14:paraId="23367EE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shd w:val="clear" w:color="auto" w:fill="auto"/>
            <w:vAlign w:val="bottom"/>
          </w:tcPr>
          <w:p w14:paraId="7CAFA6F4"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p>
        </w:tc>
        <w:tc>
          <w:tcPr>
            <w:tcW w:w="117" w:type="dxa"/>
            <w:shd w:val="clear" w:color="auto" w:fill="auto"/>
            <w:vAlign w:val="bottom"/>
          </w:tcPr>
          <w:p w14:paraId="79A4D79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shd w:val="clear" w:color="auto" w:fill="auto"/>
            <w:vAlign w:val="bottom"/>
          </w:tcPr>
          <w:p w14:paraId="43EF02D6"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2,158</w:t>
            </w:r>
          </w:p>
        </w:tc>
      </w:tr>
      <w:tr w:rsidR="00EB75E0" w:rsidRPr="000B50C6" w14:paraId="50392633" w14:textId="77777777" w:rsidTr="000406A0">
        <w:trPr>
          <w:cantSplit/>
          <w:trHeight w:val="236"/>
        </w:trPr>
        <w:tc>
          <w:tcPr>
            <w:tcW w:w="3012" w:type="dxa"/>
            <w:shd w:val="clear" w:color="auto" w:fill="auto"/>
            <w:vAlign w:val="bottom"/>
          </w:tcPr>
          <w:p w14:paraId="6D2BA5CD"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Total other operating income</w:t>
            </w:r>
          </w:p>
        </w:tc>
        <w:tc>
          <w:tcPr>
            <w:tcW w:w="999" w:type="dxa"/>
            <w:shd w:val="clear" w:color="auto" w:fill="auto"/>
            <w:vAlign w:val="bottom"/>
          </w:tcPr>
          <w:p w14:paraId="3E84948C" w14:textId="0DBCFF0B"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939</w:t>
            </w:r>
          </w:p>
        </w:tc>
        <w:tc>
          <w:tcPr>
            <w:tcW w:w="132" w:type="dxa"/>
            <w:shd w:val="clear" w:color="auto" w:fill="auto"/>
            <w:vAlign w:val="bottom"/>
          </w:tcPr>
          <w:p w14:paraId="7F438810"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shd w:val="clear" w:color="auto" w:fill="auto"/>
            <w:vAlign w:val="bottom"/>
          </w:tcPr>
          <w:p w14:paraId="5CC7B968" w14:textId="62A13B95"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lang w:val="en-US" w:bidi="th-TH"/>
              </w:rPr>
              <w:t>(19)</w:t>
            </w:r>
          </w:p>
        </w:tc>
        <w:tc>
          <w:tcPr>
            <w:tcW w:w="134" w:type="dxa"/>
            <w:shd w:val="clear" w:color="auto" w:fill="auto"/>
            <w:vAlign w:val="bottom"/>
          </w:tcPr>
          <w:p w14:paraId="7520C4B0"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shd w:val="clear" w:color="auto" w:fill="auto"/>
            <w:vAlign w:val="bottom"/>
          </w:tcPr>
          <w:p w14:paraId="05268216" w14:textId="43C89E4A"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lang w:bidi="th-TH"/>
              </w:rPr>
              <w:t>920</w:t>
            </w:r>
          </w:p>
        </w:tc>
        <w:tc>
          <w:tcPr>
            <w:tcW w:w="117" w:type="dxa"/>
            <w:shd w:val="clear" w:color="auto" w:fill="auto"/>
          </w:tcPr>
          <w:p w14:paraId="31593A12"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shd w:val="clear" w:color="auto" w:fill="auto"/>
            <w:vAlign w:val="bottom"/>
          </w:tcPr>
          <w:p w14:paraId="4715813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1,351</w:t>
            </w:r>
          </w:p>
        </w:tc>
        <w:tc>
          <w:tcPr>
            <w:tcW w:w="152" w:type="dxa"/>
            <w:shd w:val="clear" w:color="auto" w:fill="auto"/>
            <w:vAlign w:val="bottom"/>
          </w:tcPr>
          <w:p w14:paraId="1F0B9338"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shd w:val="clear" w:color="auto" w:fill="auto"/>
            <w:vAlign w:val="bottom"/>
          </w:tcPr>
          <w:p w14:paraId="1A1B9C9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lang w:val="en-US" w:bidi="th-TH"/>
              </w:rPr>
              <w:t>14</w:t>
            </w:r>
          </w:p>
        </w:tc>
        <w:tc>
          <w:tcPr>
            <w:tcW w:w="117" w:type="dxa"/>
            <w:shd w:val="clear" w:color="auto" w:fill="auto"/>
            <w:vAlign w:val="bottom"/>
          </w:tcPr>
          <w:p w14:paraId="30523C9F"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shd w:val="clear" w:color="auto" w:fill="auto"/>
            <w:vAlign w:val="bottom"/>
          </w:tcPr>
          <w:p w14:paraId="5DEC6059"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lang w:bidi="th-TH"/>
              </w:rPr>
              <w:t>1,365</w:t>
            </w:r>
          </w:p>
        </w:tc>
      </w:tr>
      <w:tr w:rsidR="00EB75E0" w:rsidRPr="000B50C6" w14:paraId="6248606D" w14:textId="77777777" w:rsidTr="005B1C6C">
        <w:trPr>
          <w:cantSplit/>
          <w:trHeight w:val="236"/>
        </w:trPr>
        <w:tc>
          <w:tcPr>
            <w:tcW w:w="3012" w:type="dxa"/>
            <w:shd w:val="clear" w:color="auto" w:fill="auto"/>
            <w:vAlign w:val="bottom"/>
          </w:tcPr>
          <w:p w14:paraId="3B7B53A3"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Total other operating expenses</w:t>
            </w:r>
          </w:p>
        </w:tc>
        <w:tc>
          <w:tcPr>
            <w:tcW w:w="999" w:type="dxa"/>
            <w:shd w:val="clear" w:color="auto" w:fill="auto"/>
            <w:vAlign w:val="bottom"/>
          </w:tcPr>
          <w:p w14:paraId="05445748" w14:textId="5FEDFE1A"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(7</w:t>
            </w:r>
            <w:r w:rsidR="00650168">
              <w:rPr>
                <w:rFonts w:ascii="CordiaUPC" w:eastAsia="Times New Roman" w:hAnsi="CordiaUPC" w:cs="CordiaUPC"/>
                <w:sz w:val="26"/>
                <w:szCs w:val="26"/>
              </w:rPr>
              <w:t>,</w:t>
            </w:r>
            <w:r w:rsidRPr="00CA4442">
              <w:rPr>
                <w:rFonts w:ascii="CordiaUPC" w:eastAsia="Times New Roman" w:hAnsi="CordiaUPC" w:cs="CordiaUPC"/>
                <w:sz w:val="26"/>
                <w:szCs w:val="26"/>
              </w:rPr>
              <w:t>401</w:t>
            </w:r>
            <w:r w:rsidRPr="00CA4442">
              <w:rPr>
                <w:rFonts w:ascii="CordiaUPC" w:eastAsia="Times New Roman" w:hAnsi="CordiaUPC" w:cs="CordiaUPC" w:hint="cs"/>
                <w:sz w:val="26"/>
                <w:szCs w:val="26"/>
              </w:rPr>
              <w:t>)</w:t>
            </w:r>
          </w:p>
        </w:tc>
        <w:tc>
          <w:tcPr>
            <w:tcW w:w="132" w:type="dxa"/>
            <w:shd w:val="clear" w:color="auto" w:fill="auto"/>
            <w:vAlign w:val="bottom"/>
          </w:tcPr>
          <w:p w14:paraId="29D50813"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shd w:val="clear" w:color="auto" w:fill="auto"/>
            <w:vAlign w:val="bottom"/>
          </w:tcPr>
          <w:p w14:paraId="6CA38D1A" w14:textId="1660800B"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1</w:t>
            </w:r>
            <w:r w:rsidRPr="00CA4442">
              <w:rPr>
                <w:rFonts w:ascii="CordiaUPC" w:eastAsia="Times New Roman" w:hAnsi="CordiaUPC" w:cs="CordiaUPC" w:hint="cs"/>
                <w:sz w:val="26"/>
                <w:szCs w:val="26"/>
              </w:rPr>
              <w:t>)</w:t>
            </w:r>
          </w:p>
        </w:tc>
        <w:tc>
          <w:tcPr>
            <w:tcW w:w="134" w:type="dxa"/>
            <w:shd w:val="clear" w:color="auto" w:fill="auto"/>
            <w:vAlign w:val="bottom"/>
          </w:tcPr>
          <w:p w14:paraId="5969143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shd w:val="clear" w:color="auto" w:fill="auto"/>
            <w:vAlign w:val="bottom"/>
          </w:tcPr>
          <w:p w14:paraId="2F3A09F4" w14:textId="68D2D808"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(7,</w:t>
            </w:r>
            <w:r w:rsidRPr="00CA4442">
              <w:rPr>
                <w:rFonts w:ascii="CordiaUPC" w:eastAsia="Times New Roman" w:hAnsi="CordiaUPC" w:cs="CordiaUPC"/>
                <w:sz w:val="26"/>
                <w:szCs w:val="26"/>
              </w:rPr>
              <w:t>402</w:t>
            </w:r>
            <w:r w:rsidRPr="00CA4442">
              <w:rPr>
                <w:rFonts w:ascii="CordiaUPC" w:eastAsia="Times New Roman" w:hAnsi="CordiaUPC" w:cs="CordiaUPC" w:hint="cs"/>
                <w:sz w:val="26"/>
                <w:szCs w:val="26"/>
              </w:rPr>
              <w:t>)</w:t>
            </w:r>
          </w:p>
        </w:tc>
        <w:tc>
          <w:tcPr>
            <w:tcW w:w="117" w:type="dxa"/>
            <w:shd w:val="clear" w:color="auto" w:fill="auto"/>
          </w:tcPr>
          <w:p w14:paraId="609CAC68"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shd w:val="clear" w:color="auto" w:fill="auto"/>
            <w:vAlign w:val="bottom"/>
          </w:tcPr>
          <w:p w14:paraId="758EF8A8"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(7,772)</w:t>
            </w:r>
          </w:p>
        </w:tc>
        <w:tc>
          <w:tcPr>
            <w:tcW w:w="152" w:type="dxa"/>
            <w:shd w:val="clear" w:color="auto" w:fill="auto"/>
            <w:vAlign w:val="bottom"/>
          </w:tcPr>
          <w:p w14:paraId="08E62DEF"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shd w:val="clear" w:color="auto" w:fill="auto"/>
            <w:vAlign w:val="bottom"/>
          </w:tcPr>
          <w:p w14:paraId="017CE8B1"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w:t>
            </w:r>
          </w:p>
        </w:tc>
        <w:tc>
          <w:tcPr>
            <w:tcW w:w="117" w:type="dxa"/>
            <w:shd w:val="clear" w:color="auto" w:fill="auto"/>
            <w:vAlign w:val="bottom"/>
          </w:tcPr>
          <w:p w14:paraId="2FF790FD"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shd w:val="clear" w:color="auto" w:fill="auto"/>
            <w:vAlign w:val="bottom"/>
          </w:tcPr>
          <w:p w14:paraId="478206B6"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(7,776)</w:t>
            </w:r>
          </w:p>
        </w:tc>
      </w:tr>
      <w:tr w:rsidR="00EB75E0" w:rsidRPr="000B50C6" w14:paraId="45C9E907" w14:textId="77777777" w:rsidTr="000406A0">
        <w:trPr>
          <w:cantSplit/>
          <w:trHeight w:val="253"/>
        </w:trPr>
        <w:tc>
          <w:tcPr>
            <w:tcW w:w="3012" w:type="dxa"/>
            <w:shd w:val="clear" w:color="auto" w:fill="auto"/>
            <w:vAlign w:val="bottom"/>
          </w:tcPr>
          <w:p w14:paraId="0DA811C3" w14:textId="77777777" w:rsidR="00EB75E0" w:rsidRPr="00CA4442" w:rsidRDefault="00EB75E0" w:rsidP="00EB75E0">
            <w:pPr>
              <w:spacing w:line="240" w:lineRule="atLeast"/>
              <w:ind w:left="294" w:right="-90" w:hanging="114"/>
              <w:rPr>
                <w:rFonts w:ascii="CordiaUPC" w:hAnsi="CordiaUPC" w:cs="CordiaUPC"/>
                <w:b/>
                <w:bCs/>
                <w:spacing w:val="-4"/>
                <w:sz w:val="26"/>
                <w:szCs w:val="26"/>
              </w:rPr>
            </w:pPr>
            <w:r w:rsidRPr="00CA4442">
              <w:rPr>
                <w:rFonts w:ascii="CordiaUPC" w:eastAsia="Times New Roman" w:hAnsi="CordiaUPC" w:cs="CordiaUPC" w:hint="cs"/>
                <w:b/>
                <w:bCs/>
                <w:spacing w:val="-4"/>
                <w:sz w:val="26"/>
                <w:szCs w:val="26"/>
              </w:rPr>
              <w:t>Profit (loss) from operations before</w:t>
            </w:r>
          </w:p>
        </w:tc>
        <w:tc>
          <w:tcPr>
            <w:tcW w:w="999" w:type="dxa"/>
            <w:tcBorders>
              <w:top w:val="single" w:sz="4" w:space="0" w:color="000000"/>
            </w:tcBorders>
            <w:shd w:val="clear" w:color="auto" w:fill="auto"/>
            <w:vAlign w:val="bottom"/>
          </w:tcPr>
          <w:p w14:paraId="03BE295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32" w:type="dxa"/>
            <w:shd w:val="clear" w:color="auto" w:fill="auto"/>
            <w:vAlign w:val="bottom"/>
          </w:tcPr>
          <w:p w14:paraId="31452E6C"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75" w:type="dxa"/>
            <w:tcBorders>
              <w:top w:val="single" w:sz="4" w:space="0" w:color="000000"/>
            </w:tcBorders>
            <w:shd w:val="clear" w:color="auto" w:fill="auto"/>
            <w:vAlign w:val="bottom"/>
          </w:tcPr>
          <w:p w14:paraId="4612BF13"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34" w:type="dxa"/>
            <w:shd w:val="clear" w:color="auto" w:fill="auto"/>
            <w:vAlign w:val="bottom"/>
          </w:tcPr>
          <w:p w14:paraId="58390D93"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73" w:type="dxa"/>
            <w:tcBorders>
              <w:top w:val="single" w:sz="4" w:space="0" w:color="000000"/>
            </w:tcBorders>
            <w:shd w:val="clear" w:color="auto" w:fill="auto"/>
            <w:vAlign w:val="bottom"/>
          </w:tcPr>
          <w:p w14:paraId="1FCA99C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17" w:type="dxa"/>
            <w:shd w:val="clear" w:color="auto" w:fill="auto"/>
          </w:tcPr>
          <w:p w14:paraId="3A7ACEF9" w14:textId="77777777" w:rsidR="00EB75E0" w:rsidRPr="00CA4442" w:rsidRDefault="00EB75E0" w:rsidP="00EB75E0">
            <w:pPr>
              <w:tabs>
                <w:tab w:val="decimal" w:pos="855"/>
              </w:tabs>
              <w:snapToGrid w:val="0"/>
              <w:spacing w:line="240" w:lineRule="atLeast"/>
              <w:rPr>
                <w:rFonts w:ascii="CordiaUPC" w:hAnsi="CordiaUPC" w:cs="CordiaUPC"/>
                <w:b/>
                <w:bCs/>
                <w:sz w:val="26"/>
                <w:szCs w:val="26"/>
              </w:rPr>
            </w:pPr>
          </w:p>
        </w:tc>
        <w:tc>
          <w:tcPr>
            <w:tcW w:w="981" w:type="dxa"/>
            <w:tcBorders>
              <w:top w:val="single" w:sz="4" w:space="0" w:color="000000"/>
            </w:tcBorders>
            <w:shd w:val="clear" w:color="auto" w:fill="auto"/>
            <w:vAlign w:val="bottom"/>
          </w:tcPr>
          <w:p w14:paraId="1462F236"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52" w:type="dxa"/>
            <w:shd w:val="clear" w:color="auto" w:fill="auto"/>
            <w:vAlign w:val="bottom"/>
          </w:tcPr>
          <w:p w14:paraId="32F2CD98"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1018" w:type="dxa"/>
            <w:tcBorders>
              <w:top w:val="single" w:sz="4" w:space="0" w:color="000000"/>
            </w:tcBorders>
            <w:shd w:val="clear" w:color="auto" w:fill="auto"/>
            <w:vAlign w:val="bottom"/>
          </w:tcPr>
          <w:p w14:paraId="27C6211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17" w:type="dxa"/>
            <w:shd w:val="clear" w:color="auto" w:fill="auto"/>
            <w:vAlign w:val="bottom"/>
          </w:tcPr>
          <w:p w14:paraId="76F0B6F6"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1008" w:type="dxa"/>
            <w:tcBorders>
              <w:top w:val="single" w:sz="4" w:space="0" w:color="000000"/>
            </w:tcBorders>
            <w:shd w:val="clear" w:color="auto" w:fill="auto"/>
            <w:vAlign w:val="bottom"/>
          </w:tcPr>
          <w:p w14:paraId="0BA7F761"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r>
      <w:tr w:rsidR="00EB75E0" w:rsidRPr="000B50C6" w14:paraId="4B4254E9" w14:textId="77777777" w:rsidTr="000406A0">
        <w:trPr>
          <w:cantSplit/>
        </w:trPr>
        <w:tc>
          <w:tcPr>
            <w:tcW w:w="3012" w:type="dxa"/>
            <w:shd w:val="clear" w:color="auto" w:fill="auto"/>
            <w:vAlign w:val="bottom"/>
          </w:tcPr>
          <w:p w14:paraId="6DFD927F" w14:textId="77777777" w:rsidR="00EB75E0" w:rsidRPr="00CA4442" w:rsidRDefault="00EB75E0" w:rsidP="00EB75E0">
            <w:pPr>
              <w:spacing w:line="240" w:lineRule="atLeast"/>
              <w:ind w:left="294" w:right="-90" w:hanging="114"/>
              <w:rPr>
                <w:rFonts w:ascii="CordiaUPC" w:hAnsi="CordiaUPC" w:cs="CordiaUPC"/>
                <w:b/>
                <w:bCs/>
                <w:spacing w:val="-4"/>
                <w:sz w:val="26"/>
                <w:szCs w:val="26"/>
              </w:rPr>
            </w:pPr>
            <w:r w:rsidRPr="00CA4442">
              <w:rPr>
                <w:rFonts w:ascii="CordiaUPC" w:eastAsia="Times New Roman" w:hAnsi="CordiaUPC" w:cs="CordiaUPC" w:hint="cs"/>
                <w:b/>
                <w:bCs/>
                <w:spacing w:val="-4"/>
                <w:sz w:val="26"/>
                <w:szCs w:val="26"/>
              </w:rPr>
              <w:t xml:space="preserve">   expected credit loss and income tax</w:t>
            </w:r>
          </w:p>
        </w:tc>
        <w:tc>
          <w:tcPr>
            <w:tcW w:w="999" w:type="dxa"/>
            <w:tcBorders>
              <w:bottom w:val="double" w:sz="4" w:space="0" w:color="000000"/>
            </w:tcBorders>
            <w:shd w:val="clear" w:color="auto" w:fill="auto"/>
            <w:vAlign w:val="bottom"/>
          </w:tcPr>
          <w:p w14:paraId="33EA13FD" w14:textId="180ABBDA"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b/>
                <w:bCs/>
                <w:sz w:val="26"/>
                <w:szCs w:val="26"/>
              </w:rPr>
              <w:t>8,736</w:t>
            </w:r>
          </w:p>
        </w:tc>
        <w:tc>
          <w:tcPr>
            <w:tcW w:w="132" w:type="dxa"/>
            <w:shd w:val="clear" w:color="auto" w:fill="auto"/>
            <w:vAlign w:val="bottom"/>
          </w:tcPr>
          <w:p w14:paraId="360DA282"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p>
        </w:tc>
        <w:tc>
          <w:tcPr>
            <w:tcW w:w="975" w:type="dxa"/>
            <w:tcBorders>
              <w:bottom w:val="double" w:sz="4" w:space="0" w:color="000000"/>
            </w:tcBorders>
            <w:shd w:val="clear" w:color="auto" w:fill="auto"/>
            <w:vAlign w:val="bottom"/>
          </w:tcPr>
          <w:p w14:paraId="442027A6" w14:textId="699CA20C"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(2</w:t>
            </w:r>
            <w:r w:rsidRPr="00CA4442">
              <w:rPr>
                <w:rFonts w:ascii="CordiaUPC" w:eastAsia="Times New Roman" w:hAnsi="CordiaUPC" w:cs="CordiaUPC"/>
                <w:b/>
                <w:bCs/>
                <w:sz w:val="26"/>
                <w:szCs w:val="26"/>
              </w:rPr>
              <w:t>38</w:t>
            </w:r>
            <w:r w:rsidRPr="00CA4442">
              <w:rPr>
                <w:rFonts w:ascii="CordiaUPC" w:eastAsia="Times New Roman" w:hAnsi="CordiaUPC" w:cs="CordiaUPC" w:hint="cs"/>
                <w:b/>
                <w:bCs/>
                <w:sz w:val="26"/>
                <w:szCs w:val="26"/>
                <w:lang w:val="en-US"/>
              </w:rPr>
              <w:t>)</w:t>
            </w:r>
          </w:p>
        </w:tc>
        <w:tc>
          <w:tcPr>
            <w:tcW w:w="134" w:type="dxa"/>
            <w:shd w:val="clear" w:color="auto" w:fill="auto"/>
            <w:vAlign w:val="bottom"/>
          </w:tcPr>
          <w:p w14:paraId="209DDDA7"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p>
        </w:tc>
        <w:tc>
          <w:tcPr>
            <w:tcW w:w="973" w:type="dxa"/>
            <w:tcBorders>
              <w:bottom w:val="double" w:sz="4" w:space="0" w:color="000000"/>
            </w:tcBorders>
            <w:shd w:val="clear" w:color="auto" w:fill="auto"/>
            <w:vAlign w:val="bottom"/>
          </w:tcPr>
          <w:p w14:paraId="634D1B0B" w14:textId="44508D5A"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8,</w:t>
            </w:r>
            <w:r w:rsidRPr="00CA4442">
              <w:rPr>
                <w:rFonts w:ascii="CordiaUPC" w:eastAsia="Times New Roman" w:hAnsi="CordiaUPC" w:cs="CordiaUPC"/>
                <w:b/>
                <w:bCs/>
                <w:sz w:val="26"/>
                <w:szCs w:val="26"/>
              </w:rPr>
              <w:t>498</w:t>
            </w:r>
          </w:p>
        </w:tc>
        <w:tc>
          <w:tcPr>
            <w:tcW w:w="117" w:type="dxa"/>
            <w:shd w:val="clear" w:color="auto" w:fill="auto"/>
          </w:tcPr>
          <w:p w14:paraId="20136ADC" w14:textId="77777777" w:rsidR="00EB75E0" w:rsidRPr="00CA4442" w:rsidRDefault="00EB75E0" w:rsidP="00EB75E0">
            <w:pPr>
              <w:tabs>
                <w:tab w:val="decimal" w:pos="855"/>
              </w:tabs>
              <w:snapToGrid w:val="0"/>
              <w:spacing w:line="240" w:lineRule="atLeast"/>
              <w:rPr>
                <w:rFonts w:ascii="CordiaUPC" w:hAnsi="CordiaUPC" w:cs="CordiaUPC"/>
                <w:b/>
                <w:bCs/>
                <w:sz w:val="26"/>
                <w:szCs w:val="26"/>
              </w:rPr>
            </w:pPr>
          </w:p>
        </w:tc>
        <w:tc>
          <w:tcPr>
            <w:tcW w:w="981" w:type="dxa"/>
            <w:tcBorders>
              <w:bottom w:val="double" w:sz="4" w:space="0" w:color="000000"/>
            </w:tcBorders>
            <w:shd w:val="clear" w:color="auto" w:fill="auto"/>
            <w:vAlign w:val="bottom"/>
          </w:tcPr>
          <w:p w14:paraId="23F7490C"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9,003</w:t>
            </w:r>
          </w:p>
        </w:tc>
        <w:tc>
          <w:tcPr>
            <w:tcW w:w="152" w:type="dxa"/>
            <w:shd w:val="clear" w:color="auto" w:fill="auto"/>
            <w:vAlign w:val="bottom"/>
          </w:tcPr>
          <w:p w14:paraId="60BA2401"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p>
        </w:tc>
        <w:tc>
          <w:tcPr>
            <w:tcW w:w="1018" w:type="dxa"/>
            <w:tcBorders>
              <w:bottom w:val="double" w:sz="4" w:space="0" w:color="000000"/>
            </w:tcBorders>
            <w:shd w:val="clear" w:color="auto" w:fill="auto"/>
            <w:vAlign w:val="bottom"/>
          </w:tcPr>
          <w:p w14:paraId="6004219D"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(210</w:t>
            </w:r>
            <w:r w:rsidRPr="00CA4442">
              <w:rPr>
                <w:rFonts w:ascii="CordiaUPC" w:eastAsia="Times New Roman" w:hAnsi="CordiaUPC" w:cs="CordiaUPC" w:hint="cs"/>
                <w:b/>
                <w:bCs/>
                <w:sz w:val="26"/>
                <w:szCs w:val="26"/>
                <w:lang w:val="en-US"/>
              </w:rPr>
              <w:t>)</w:t>
            </w:r>
          </w:p>
        </w:tc>
        <w:tc>
          <w:tcPr>
            <w:tcW w:w="117" w:type="dxa"/>
            <w:shd w:val="clear" w:color="auto" w:fill="auto"/>
            <w:vAlign w:val="bottom"/>
          </w:tcPr>
          <w:p w14:paraId="198A696A"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p>
        </w:tc>
        <w:tc>
          <w:tcPr>
            <w:tcW w:w="1008" w:type="dxa"/>
            <w:tcBorders>
              <w:bottom w:val="double" w:sz="4" w:space="0" w:color="000000"/>
            </w:tcBorders>
            <w:shd w:val="clear" w:color="auto" w:fill="auto"/>
            <w:vAlign w:val="bottom"/>
          </w:tcPr>
          <w:p w14:paraId="6DFAD821"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8,793</w:t>
            </w:r>
          </w:p>
        </w:tc>
      </w:tr>
    </w:tbl>
    <w:p w14:paraId="4AC05047" w14:textId="05A77E31" w:rsidR="00D02B17" w:rsidRDefault="00D02B17" w:rsidP="00D02B17">
      <w:pPr>
        <w:spacing w:line="240" w:lineRule="exact"/>
        <w:ind w:left="540" w:right="-185" w:hanging="540"/>
        <w:jc w:val="both"/>
        <w:rPr>
          <w:rFonts w:ascii="CordiaUPC" w:hAnsi="CordiaUPC" w:cs="CordiaUPC"/>
          <w:sz w:val="26"/>
          <w:szCs w:val="26"/>
        </w:rPr>
      </w:pPr>
    </w:p>
    <w:p w14:paraId="05A0E18A" w14:textId="77777777" w:rsidR="00F21A81" w:rsidRDefault="00F21A81" w:rsidP="00D02B17">
      <w:pPr>
        <w:spacing w:line="240" w:lineRule="exact"/>
        <w:ind w:left="540" w:right="-185" w:hanging="540"/>
        <w:jc w:val="both"/>
        <w:rPr>
          <w:rFonts w:ascii="CordiaUPC" w:hAnsi="CordiaUPC" w:cs="CordiaUPC"/>
          <w:sz w:val="26"/>
          <w:szCs w:val="26"/>
        </w:rPr>
      </w:pPr>
    </w:p>
    <w:tbl>
      <w:tblPr>
        <w:tblW w:w="9618" w:type="dxa"/>
        <w:tblInd w:w="360" w:type="dxa"/>
        <w:tblLayout w:type="fixed"/>
        <w:tblCellMar>
          <w:left w:w="0" w:type="dxa"/>
          <w:right w:w="0" w:type="dxa"/>
        </w:tblCellMar>
        <w:tblLook w:val="0000" w:firstRow="0" w:lastRow="0" w:firstColumn="0" w:lastColumn="0" w:noHBand="0" w:noVBand="0"/>
      </w:tblPr>
      <w:tblGrid>
        <w:gridCol w:w="3012"/>
        <w:gridCol w:w="999"/>
        <w:gridCol w:w="132"/>
        <w:gridCol w:w="975"/>
        <w:gridCol w:w="134"/>
        <w:gridCol w:w="973"/>
        <w:gridCol w:w="117"/>
        <w:gridCol w:w="981"/>
        <w:gridCol w:w="152"/>
        <w:gridCol w:w="1018"/>
        <w:gridCol w:w="117"/>
        <w:gridCol w:w="1008"/>
      </w:tblGrid>
      <w:tr w:rsidR="00D02B17" w:rsidRPr="000334B3" w14:paraId="1CFAA1CA" w14:textId="77777777" w:rsidTr="000406A0">
        <w:trPr>
          <w:cantSplit/>
          <w:trHeight w:val="253"/>
        </w:trPr>
        <w:tc>
          <w:tcPr>
            <w:tcW w:w="3012" w:type="dxa"/>
            <w:shd w:val="clear" w:color="auto" w:fill="auto"/>
            <w:vAlign w:val="bottom"/>
          </w:tcPr>
          <w:p w14:paraId="6EF0D48E" w14:textId="77777777" w:rsidR="00D02B17" w:rsidRPr="00CA4442" w:rsidRDefault="00D02B17" w:rsidP="000406A0">
            <w:pPr>
              <w:ind w:left="294" w:right="-90" w:hanging="114"/>
              <w:rPr>
                <w:rFonts w:ascii="CordiaUPC" w:hAnsi="CordiaUPC" w:cs="CordiaUPC"/>
                <w:spacing w:val="-4"/>
                <w:sz w:val="26"/>
                <w:szCs w:val="26"/>
                <w:lang w:val="en-US"/>
              </w:rPr>
            </w:pPr>
            <w:r w:rsidRPr="00CA4442">
              <w:rPr>
                <w:rFonts w:ascii="CordiaUPC" w:eastAsia="Times New Roman" w:hAnsi="CordiaUPC" w:cs="CordiaUPC" w:hint="cs"/>
                <w:b/>
                <w:bCs/>
                <w:i/>
                <w:iCs/>
                <w:sz w:val="26"/>
                <w:szCs w:val="26"/>
                <w:lang w:val="en-US"/>
              </w:rPr>
              <w:t xml:space="preserve">For the </w:t>
            </w:r>
            <w:r w:rsidRPr="00CA4442">
              <w:rPr>
                <w:rFonts w:ascii="CordiaUPC" w:eastAsia="Times New Roman" w:hAnsi="CordiaUPC" w:cs="CordiaUPC"/>
                <w:b/>
                <w:bCs/>
                <w:i/>
                <w:iCs/>
                <w:sz w:val="26"/>
                <w:szCs w:val="26"/>
                <w:lang w:val="en-US"/>
              </w:rPr>
              <w:t>six</w:t>
            </w:r>
            <w:r w:rsidRPr="00CA4442">
              <w:rPr>
                <w:rFonts w:ascii="CordiaUPC" w:eastAsia="Times New Roman" w:hAnsi="CordiaUPC" w:cs="CordiaUPC" w:hint="cs"/>
                <w:b/>
                <w:bCs/>
                <w:i/>
                <w:iCs/>
                <w:sz w:val="26"/>
                <w:szCs w:val="26"/>
                <w:lang w:val="en-US"/>
              </w:rPr>
              <w:t xml:space="preserve">-month period end  </w:t>
            </w:r>
          </w:p>
        </w:tc>
        <w:tc>
          <w:tcPr>
            <w:tcW w:w="6606" w:type="dxa"/>
            <w:gridSpan w:val="11"/>
            <w:shd w:val="clear" w:color="auto" w:fill="auto"/>
          </w:tcPr>
          <w:p w14:paraId="2817328A" w14:textId="77777777" w:rsidR="00D02B17" w:rsidRPr="00CA4442" w:rsidRDefault="00D02B17" w:rsidP="000406A0">
            <w:pPr>
              <w:snapToGrid w:val="0"/>
              <w:spacing w:line="240" w:lineRule="atLeast"/>
              <w:jc w:val="center"/>
              <w:rPr>
                <w:rFonts w:ascii="CordiaUPC" w:hAnsi="CordiaUPC" w:cs="CordiaUPC"/>
                <w:b/>
                <w:bCs/>
                <w:sz w:val="26"/>
                <w:szCs w:val="26"/>
              </w:rPr>
            </w:pPr>
            <w:r w:rsidRPr="00CA4442">
              <w:rPr>
                <w:rFonts w:ascii="CordiaUPC" w:hAnsi="CordiaUPC" w:cs="CordiaUPC"/>
                <w:b/>
                <w:bCs/>
                <w:sz w:val="26"/>
                <w:szCs w:val="26"/>
              </w:rPr>
              <w:t>Consolidated</w:t>
            </w:r>
          </w:p>
        </w:tc>
      </w:tr>
      <w:tr w:rsidR="00D02B17" w:rsidRPr="000334B3" w14:paraId="661B20BB" w14:textId="77777777" w:rsidTr="000406A0">
        <w:trPr>
          <w:cantSplit/>
          <w:trHeight w:val="253"/>
        </w:trPr>
        <w:tc>
          <w:tcPr>
            <w:tcW w:w="3012" w:type="dxa"/>
            <w:shd w:val="clear" w:color="auto" w:fill="auto"/>
            <w:vAlign w:val="bottom"/>
          </w:tcPr>
          <w:p w14:paraId="561D8B10" w14:textId="77777777" w:rsidR="00D02B17" w:rsidRPr="00CA4442" w:rsidRDefault="00D02B17" w:rsidP="000406A0">
            <w:pPr>
              <w:spacing w:line="240" w:lineRule="atLeast"/>
              <w:ind w:left="294" w:right="-90" w:hanging="114"/>
              <w:rPr>
                <w:rFonts w:ascii="CordiaUPC" w:hAnsi="CordiaUPC" w:cs="CordiaUPC"/>
                <w:spacing w:val="-4"/>
                <w:sz w:val="26"/>
                <w:szCs w:val="26"/>
              </w:rPr>
            </w:pPr>
            <w:r w:rsidRPr="00CA4442">
              <w:rPr>
                <w:rFonts w:ascii="CordiaUPC" w:hAnsi="CordiaUPC" w:cs="CordiaUPC"/>
                <w:b/>
                <w:bCs/>
                <w:i/>
                <w:iCs/>
                <w:sz w:val="26"/>
                <w:szCs w:val="26"/>
                <w:lang w:val="en-US"/>
              </w:rPr>
              <w:t xml:space="preserve">     30 </w:t>
            </w:r>
            <w:r w:rsidRPr="00CA4442">
              <w:rPr>
                <w:rFonts w:ascii="CordiaUPC" w:eastAsia="Times New Roman" w:hAnsi="CordiaUPC" w:cs="CordiaUPC" w:hint="cs"/>
                <w:b/>
                <w:bCs/>
                <w:i/>
                <w:iCs/>
                <w:sz w:val="26"/>
                <w:szCs w:val="26"/>
                <w:lang w:val="en-US"/>
              </w:rPr>
              <w:t>June</w:t>
            </w:r>
          </w:p>
        </w:tc>
        <w:tc>
          <w:tcPr>
            <w:tcW w:w="3213" w:type="dxa"/>
            <w:gridSpan w:val="5"/>
            <w:shd w:val="clear" w:color="auto" w:fill="auto"/>
          </w:tcPr>
          <w:p w14:paraId="466CC5FF" w14:textId="77777777" w:rsidR="00D02B17" w:rsidRPr="00CA4442" w:rsidRDefault="00D02B17" w:rsidP="000406A0">
            <w:pPr>
              <w:snapToGrid w:val="0"/>
              <w:spacing w:line="240" w:lineRule="atLeast"/>
              <w:jc w:val="center"/>
              <w:rPr>
                <w:rFonts w:ascii="CordiaUPC" w:hAnsi="CordiaUPC" w:cs="CordiaUPC"/>
                <w:sz w:val="26"/>
                <w:szCs w:val="26"/>
              </w:rPr>
            </w:pPr>
            <w:r w:rsidRPr="00CA4442">
              <w:rPr>
                <w:rFonts w:ascii="CordiaUPC" w:hAnsi="CordiaUPC" w:cs="CordiaUPC"/>
                <w:sz w:val="26"/>
                <w:szCs w:val="26"/>
              </w:rPr>
              <w:t>2021</w:t>
            </w:r>
          </w:p>
        </w:tc>
        <w:tc>
          <w:tcPr>
            <w:tcW w:w="117" w:type="dxa"/>
            <w:shd w:val="clear" w:color="auto" w:fill="auto"/>
          </w:tcPr>
          <w:p w14:paraId="55F491AA" w14:textId="77777777" w:rsidR="00D02B17" w:rsidRPr="00CA4442" w:rsidRDefault="00D02B17" w:rsidP="000406A0">
            <w:pPr>
              <w:snapToGrid w:val="0"/>
              <w:spacing w:line="240" w:lineRule="atLeast"/>
              <w:jc w:val="center"/>
              <w:rPr>
                <w:rFonts w:ascii="CordiaUPC" w:hAnsi="CordiaUPC" w:cs="CordiaUPC"/>
                <w:sz w:val="26"/>
                <w:szCs w:val="26"/>
              </w:rPr>
            </w:pPr>
          </w:p>
        </w:tc>
        <w:tc>
          <w:tcPr>
            <w:tcW w:w="3276" w:type="dxa"/>
            <w:gridSpan w:val="5"/>
            <w:shd w:val="clear" w:color="auto" w:fill="auto"/>
          </w:tcPr>
          <w:p w14:paraId="22851248" w14:textId="77777777" w:rsidR="00D02B17" w:rsidRPr="00CA4442" w:rsidRDefault="00D02B17" w:rsidP="000406A0">
            <w:pPr>
              <w:snapToGrid w:val="0"/>
              <w:spacing w:line="240" w:lineRule="atLeast"/>
              <w:jc w:val="center"/>
              <w:rPr>
                <w:rFonts w:ascii="CordiaUPC" w:hAnsi="CordiaUPC" w:cs="CordiaUPC"/>
                <w:sz w:val="26"/>
                <w:szCs w:val="26"/>
              </w:rPr>
            </w:pPr>
            <w:r w:rsidRPr="00CA4442">
              <w:rPr>
                <w:rFonts w:ascii="CordiaUPC" w:hAnsi="CordiaUPC" w:cs="CordiaUPC"/>
                <w:sz w:val="26"/>
                <w:szCs w:val="26"/>
              </w:rPr>
              <w:t>2020</w:t>
            </w:r>
          </w:p>
        </w:tc>
      </w:tr>
      <w:tr w:rsidR="00D02B17" w:rsidRPr="000334B3" w14:paraId="15BB872E" w14:textId="77777777" w:rsidTr="000406A0">
        <w:trPr>
          <w:cantSplit/>
          <w:trHeight w:val="253"/>
        </w:trPr>
        <w:tc>
          <w:tcPr>
            <w:tcW w:w="3012" w:type="dxa"/>
            <w:shd w:val="clear" w:color="auto" w:fill="auto"/>
            <w:vAlign w:val="bottom"/>
          </w:tcPr>
          <w:p w14:paraId="39C39833" w14:textId="77777777" w:rsidR="00D02B17" w:rsidRPr="00CA4442" w:rsidRDefault="00D02B17" w:rsidP="000406A0">
            <w:pPr>
              <w:spacing w:line="240" w:lineRule="atLeast"/>
              <w:ind w:left="294" w:right="-90" w:hanging="114"/>
              <w:rPr>
                <w:rFonts w:ascii="CordiaUPC" w:hAnsi="CordiaUPC" w:cs="CordiaUPC"/>
                <w:spacing w:val="-4"/>
                <w:sz w:val="26"/>
                <w:szCs w:val="26"/>
              </w:rPr>
            </w:pPr>
          </w:p>
        </w:tc>
        <w:tc>
          <w:tcPr>
            <w:tcW w:w="999" w:type="dxa"/>
            <w:shd w:val="clear" w:color="auto" w:fill="auto"/>
          </w:tcPr>
          <w:p w14:paraId="1FB2B672"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Domestic</w:t>
            </w:r>
          </w:p>
        </w:tc>
        <w:tc>
          <w:tcPr>
            <w:tcW w:w="132" w:type="dxa"/>
            <w:shd w:val="clear" w:color="auto" w:fill="auto"/>
          </w:tcPr>
          <w:p w14:paraId="260DE5B1" w14:textId="77777777" w:rsidR="00D02B17" w:rsidRPr="00CA4442" w:rsidRDefault="00D02B17" w:rsidP="000406A0">
            <w:pPr>
              <w:snapToGrid w:val="0"/>
              <w:spacing w:line="240" w:lineRule="atLeast"/>
              <w:jc w:val="center"/>
              <w:rPr>
                <w:rFonts w:ascii="CordiaUPC" w:hAnsi="CordiaUPC" w:cs="CordiaUPC"/>
                <w:sz w:val="26"/>
                <w:szCs w:val="26"/>
              </w:rPr>
            </w:pPr>
          </w:p>
        </w:tc>
        <w:tc>
          <w:tcPr>
            <w:tcW w:w="975" w:type="dxa"/>
            <w:shd w:val="clear" w:color="auto" w:fill="auto"/>
          </w:tcPr>
          <w:p w14:paraId="7E318C91"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Foreign</w:t>
            </w:r>
          </w:p>
        </w:tc>
        <w:tc>
          <w:tcPr>
            <w:tcW w:w="134" w:type="dxa"/>
            <w:shd w:val="clear" w:color="auto" w:fill="auto"/>
          </w:tcPr>
          <w:p w14:paraId="4DEA8BA3" w14:textId="77777777" w:rsidR="00D02B17" w:rsidRPr="00CA4442" w:rsidRDefault="00D02B17" w:rsidP="000406A0">
            <w:pPr>
              <w:snapToGrid w:val="0"/>
              <w:spacing w:line="240" w:lineRule="atLeast"/>
              <w:jc w:val="center"/>
              <w:rPr>
                <w:rFonts w:ascii="CordiaUPC" w:hAnsi="CordiaUPC" w:cs="CordiaUPC"/>
                <w:sz w:val="26"/>
                <w:szCs w:val="26"/>
              </w:rPr>
            </w:pPr>
          </w:p>
        </w:tc>
        <w:tc>
          <w:tcPr>
            <w:tcW w:w="973" w:type="dxa"/>
            <w:shd w:val="clear" w:color="auto" w:fill="auto"/>
          </w:tcPr>
          <w:p w14:paraId="39FBDAE2" w14:textId="77777777" w:rsidR="00D02B17" w:rsidRPr="00CA4442" w:rsidRDefault="00D02B17" w:rsidP="000406A0">
            <w:pPr>
              <w:snapToGrid w:val="0"/>
              <w:spacing w:line="240" w:lineRule="atLeast"/>
              <w:jc w:val="center"/>
              <w:rPr>
                <w:rFonts w:ascii="CordiaUPC" w:hAnsi="CordiaUPC" w:cs="CordiaUPC"/>
                <w:sz w:val="26"/>
                <w:szCs w:val="26"/>
              </w:rPr>
            </w:pPr>
          </w:p>
        </w:tc>
        <w:tc>
          <w:tcPr>
            <w:tcW w:w="117" w:type="dxa"/>
            <w:shd w:val="clear" w:color="auto" w:fill="auto"/>
          </w:tcPr>
          <w:p w14:paraId="0E08F4CF" w14:textId="77777777" w:rsidR="00D02B17" w:rsidRPr="00CA4442" w:rsidRDefault="00D02B17" w:rsidP="000406A0">
            <w:pPr>
              <w:snapToGrid w:val="0"/>
              <w:spacing w:line="240" w:lineRule="atLeast"/>
              <w:jc w:val="center"/>
              <w:rPr>
                <w:rFonts w:ascii="CordiaUPC" w:hAnsi="CordiaUPC" w:cs="CordiaUPC"/>
                <w:sz w:val="26"/>
                <w:szCs w:val="26"/>
              </w:rPr>
            </w:pPr>
          </w:p>
        </w:tc>
        <w:tc>
          <w:tcPr>
            <w:tcW w:w="981" w:type="dxa"/>
            <w:shd w:val="clear" w:color="auto" w:fill="auto"/>
          </w:tcPr>
          <w:p w14:paraId="08A46179"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Domestic</w:t>
            </w:r>
          </w:p>
        </w:tc>
        <w:tc>
          <w:tcPr>
            <w:tcW w:w="152" w:type="dxa"/>
            <w:shd w:val="clear" w:color="auto" w:fill="auto"/>
          </w:tcPr>
          <w:p w14:paraId="253C223F" w14:textId="77777777" w:rsidR="00D02B17" w:rsidRPr="00CA4442" w:rsidRDefault="00D02B17" w:rsidP="000406A0">
            <w:pPr>
              <w:snapToGrid w:val="0"/>
              <w:spacing w:line="240" w:lineRule="atLeast"/>
              <w:jc w:val="center"/>
              <w:rPr>
                <w:rFonts w:ascii="CordiaUPC" w:hAnsi="CordiaUPC" w:cs="CordiaUPC"/>
                <w:sz w:val="26"/>
                <w:szCs w:val="26"/>
              </w:rPr>
            </w:pPr>
          </w:p>
        </w:tc>
        <w:tc>
          <w:tcPr>
            <w:tcW w:w="1018" w:type="dxa"/>
            <w:shd w:val="clear" w:color="auto" w:fill="auto"/>
          </w:tcPr>
          <w:p w14:paraId="0EFA82B6"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Foreign</w:t>
            </w:r>
          </w:p>
        </w:tc>
        <w:tc>
          <w:tcPr>
            <w:tcW w:w="117" w:type="dxa"/>
            <w:shd w:val="clear" w:color="auto" w:fill="auto"/>
          </w:tcPr>
          <w:p w14:paraId="3B753FF5" w14:textId="77777777" w:rsidR="00D02B17" w:rsidRPr="00CA4442" w:rsidRDefault="00D02B17" w:rsidP="000406A0">
            <w:pPr>
              <w:snapToGrid w:val="0"/>
              <w:spacing w:line="240" w:lineRule="atLeast"/>
              <w:jc w:val="center"/>
              <w:rPr>
                <w:rFonts w:ascii="CordiaUPC" w:hAnsi="CordiaUPC" w:cs="CordiaUPC"/>
                <w:sz w:val="26"/>
                <w:szCs w:val="26"/>
              </w:rPr>
            </w:pPr>
          </w:p>
        </w:tc>
        <w:tc>
          <w:tcPr>
            <w:tcW w:w="1008" w:type="dxa"/>
            <w:shd w:val="clear" w:color="auto" w:fill="auto"/>
          </w:tcPr>
          <w:p w14:paraId="1C236A8E" w14:textId="77777777" w:rsidR="00D02B17" w:rsidRPr="00CA4442" w:rsidRDefault="00D02B17" w:rsidP="000406A0">
            <w:pPr>
              <w:snapToGrid w:val="0"/>
              <w:spacing w:line="240" w:lineRule="atLeast"/>
              <w:jc w:val="center"/>
              <w:rPr>
                <w:rFonts w:ascii="CordiaUPC" w:hAnsi="CordiaUPC" w:cs="CordiaUPC"/>
                <w:sz w:val="26"/>
                <w:szCs w:val="26"/>
              </w:rPr>
            </w:pPr>
          </w:p>
        </w:tc>
      </w:tr>
      <w:tr w:rsidR="00D02B17" w:rsidRPr="000334B3" w14:paraId="1054877B" w14:textId="77777777" w:rsidTr="000406A0">
        <w:trPr>
          <w:cantSplit/>
          <w:trHeight w:val="253"/>
        </w:trPr>
        <w:tc>
          <w:tcPr>
            <w:tcW w:w="3012" w:type="dxa"/>
            <w:shd w:val="clear" w:color="auto" w:fill="auto"/>
            <w:vAlign w:val="bottom"/>
          </w:tcPr>
          <w:p w14:paraId="563DAF06" w14:textId="77777777" w:rsidR="00D02B17" w:rsidRPr="00CA4442" w:rsidRDefault="00D02B17" w:rsidP="000406A0">
            <w:pPr>
              <w:spacing w:line="240" w:lineRule="atLeast"/>
              <w:ind w:left="294" w:right="-90" w:hanging="114"/>
              <w:rPr>
                <w:rFonts w:ascii="CordiaUPC" w:hAnsi="CordiaUPC" w:cs="CordiaUPC"/>
                <w:spacing w:val="-4"/>
                <w:sz w:val="26"/>
                <w:szCs w:val="26"/>
              </w:rPr>
            </w:pPr>
          </w:p>
        </w:tc>
        <w:tc>
          <w:tcPr>
            <w:tcW w:w="999" w:type="dxa"/>
            <w:shd w:val="clear" w:color="auto" w:fill="auto"/>
          </w:tcPr>
          <w:p w14:paraId="177065AE"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business</w:t>
            </w:r>
          </w:p>
        </w:tc>
        <w:tc>
          <w:tcPr>
            <w:tcW w:w="132" w:type="dxa"/>
            <w:shd w:val="clear" w:color="auto" w:fill="auto"/>
          </w:tcPr>
          <w:p w14:paraId="4DF97849" w14:textId="77777777" w:rsidR="00D02B17" w:rsidRPr="00CA4442" w:rsidRDefault="00D02B17" w:rsidP="000406A0">
            <w:pPr>
              <w:snapToGrid w:val="0"/>
              <w:spacing w:line="240" w:lineRule="atLeast"/>
              <w:jc w:val="center"/>
              <w:rPr>
                <w:rFonts w:ascii="CordiaUPC" w:hAnsi="CordiaUPC" w:cs="CordiaUPC"/>
                <w:sz w:val="26"/>
                <w:szCs w:val="26"/>
              </w:rPr>
            </w:pPr>
          </w:p>
        </w:tc>
        <w:tc>
          <w:tcPr>
            <w:tcW w:w="975" w:type="dxa"/>
            <w:shd w:val="clear" w:color="auto" w:fill="auto"/>
          </w:tcPr>
          <w:p w14:paraId="76886B92"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business</w:t>
            </w:r>
          </w:p>
        </w:tc>
        <w:tc>
          <w:tcPr>
            <w:tcW w:w="134" w:type="dxa"/>
            <w:shd w:val="clear" w:color="auto" w:fill="auto"/>
          </w:tcPr>
          <w:p w14:paraId="6A93C52F" w14:textId="77777777" w:rsidR="00D02B17" w:rsidRPr="00CA4442" w:rsidRDefault="00D02B17" w:rsidP="000406A0">
            <w:pPr>
              <w:snapToGrid w:val="0"/>
              <w:spacing w:line="240" w:lineRule="atLeast"/>
              <w:jc w:val="center"/>
              <w:rPr>
                <w:rFonts w:ascii="CordiaUPC" w:hAnsi="CordiaUPC" w:cs="CordiaUPC"/>
                <w:sz w:val="26"/>
                <w:szCs w:val="26"/>
              </w:rPr>
            </w:pPr>
          </w:p>
        </w:tc>
        <w:tc>
          <w:tcPr>
            <w:tcW w:w="973" w:type="dxa"/>
            <w:shd w:val="clear" w:color="auto" w:fill="auto"/>
          </w:tcPr>
          <w:p w14:paraId="420093BC"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Total</w:t>
            </w:r>
          </w:p>
        </w:tc>
        <w:tc>
          <w:tcPr>
            <w:tcW w:w="117" w:type="dxa"/>
            <w:shd w:val="clear" w:color="auto" w:fill="auto"/>
          </w:tcPr>
          <w:p w14:paraId="2B307036" w14:textId="77777777" w:rsidR="00D02B17" w:rsidRPr="00CA4442" w:rsidRDefault="00D02B17" w:rsidP="000406A0">
            <w:pPr>
              <w:snapToGrid w:val="0"/>
              <w:spacing w:line="240" w:lineRule="atLeast"/>
              <w:jc w:val="center"/>
              <w:rPr>
                <w:rFonts w:ascii="CordiaUPC" w:hAnsi="CordiaUPC" w:cs="CordiaUPC"/>
                <w:sz w:val="26"/>
                <w:szCs w:val="26"/>
              </w:rPr>
            </w:pPr>
          </w:p>
        </w:tc>
        <w:tc>
          <w:tcPr>
            <w:tcW w:w="981" w:type="dxa"/>
            <w:shd w:val="clear" w:color="auto" w:fill="auto"/>
          </w:tcPr>
          <w:p w14:paraId="7C4D8415"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business</w:t>
            </w:r>
          </w:p>
        </w:tc>
        <w:tc>
          <w:tcPr>
            <w:tcW w:w="152" w:type="dxa"/>
            <w:shd w:val="clear" w:color="auto" w:fill="auto"/>
          </w:tcPr>
          <w:p w14:paraId="44D109DF" w14:textId="77777777" w:rsidR="00D02B17" w:rsidRPr="00CA4442" w:rsidRDefault="00D02B17" w:rsidP="000406A0">
            <w:pPr>
              <w:snapToGrid w:val="0"/>
              <w:spacing w:line="240" w:lineRule="atLeast"/>
              <w:jc w:val="center"/>
              <w:rPr>
                <w:rFonts w:ascii="CordiaUPC" w:hAnsi="CordiaUPC" w:cs="CordiaUPC"/>
                <w:sz w:val="26"/>
                <w:szCs w:val="26"/>
              </w:rPr>
            </w:pPr>
          </w:p>
        </w:tc>
        <w:tc>
          <w:tcPr>
            <w:tcW w:w="1018" w:type="dxa"/>
            <w:shd w:val="clear" w:color="auto" w:fill="auto"/>
          </w:tcPr>
          <w:p w14:paraId="22748DC0"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business</w:t>
            </w:r>
          </w:p>
        </w:tc>
        <w:tc>
          <w:tcPr>
            <w:tcW w:w="117" w:type="dxa"/>
            <w:shd w:val="clear" w:color="auto" w:fill="auto"/>
          </w:tcPr>
          <w:p w14:paraId="6C6EBB24" w14:textId="77777777" w:rsidR="00D02B17" w:rsidRPr="00CA4442" w:rsidRDefault="00D02B17" w:rsidP="000406A0">
            <w:pPr>
              <w:snapToGrid w:val="0"/>
              <w:spacing w:line="240" w:lineRule="atLeast"/>
              <w:jc w:val="center"/>
              <w:rPr>
                <w:rFonts w:ascii="CordiaUPC" w:hAnsi="CordiaUPC" w:cs="CordiaUPC"/>
                <w:sz w:val="26"/>
                <w:szCs w:val="26"/>
              </w:rPr>
            </w:pPr>
          </w:p>
        </w:tc>
        <w:tc>
          <w:tcPr>
            <w:tcW w:w="1008" w:type="dxa"/>
            <w:shd w:val="clear" w:color="auto" w:fill="auto"/>
          </w:tcPr>
          <w:p w14:paraId="6F0E3D5A" w14:textId="77777777" w:rsidR="00D02B17" w:rsidRPr="00CA4442" w:rsidRDefault="00D02B17" w:rsidP="000406A0">
            <w:pPr>
              <w:spacing w:line="240" w:lineRule="atLeast"/>
              <w:jc w:val="center"/>
              <w:rPr>
                <w:rFonts w:ascii="CordiaUPC" w:hAnsi="CordiaUPC" w:cs="CordiaUPC"/>
                <w:sz w:val="26"/>
                <w:szCs w:val="26"/>
              </w:rPr>
            </w:pPr>
            <w:r w:rsidRPr="00CA4442">
              <w:rPr>
                <w:rFonts w:ascii="CordiaUPC" w:hAnsi="CordiaUPC" w:cs="CordiaUPC"/>
                <w:sz w:val="26"/>
                <w:szCs w:val="26"/>
              </w:rPr>
              <w:t>Total</w:t>
            </w:r>
          </w:p>
        </w:tc>
      </w:tr>
      <w:tr w:rsidR="00D02B17" w:rsidRPr="000334B3" w14:paraId="014160AA" w14:textId="77777777" w:rsidTr="000406A0">
        <w:trPr>
          <w:cantSplit/>
          <w:trHeight w:val="253"/>
        </w:trPr>
        <w:tc>
          <w:tcPr>
            <w:tcW w:w="3012" w:type="dxa"/>
            <w:shd w:val="clear" w:color="auto" w:fill="auto"/>
            <w:vAlign w:val="bottom"/>
          </w:tcPr>
          <w:p w14:paraId="15DE2ED0" w14:textId="77777777" w:rsidR="00D02B17" w:rsidRPr="00CA4442" w:rsidRDefault="00D02B17" w:rsidP="000406A0">
            <w:pPr>
              <w:spacing w:line="240" w:lineRule="atLeast"/>
              <w:ind w:left="294" w:right="-90" w:hanging="114"/>
              <w:rPr>
                <w:rFonts w:ascii="CordiaUPC" w:hAnsi="CordiaUPC" w:cs="CordiaUPC"/>
                <w:spacing w:val="-4"/>
                <w:sz w:val="26"/>
                <w:szCs w:val="26"/>
              </w:rPr>
            </w:pPr>
          </w:p>
        </w:tc>
        <w:tc>
          <w:tcPr>
            <w:tcW w:w="6606" w:type="dxa"/>
            <w:gridSpan w:val="11"/>
            <w:shd w:val="clear" w:color="auto" w:fill="auto"/>
            <w:vAlign w:val="bottom"/>
          </w:tcPr>
          <w:p w14:paraId="07B68CBA" w14:textId="77777777" w:rsidR="00D02B17" w:rsidRPr="00CA4442" w:rsidRDefault="00D02B17" w:rsidP="000406A0">
            <w:pPr>
              <w:tabs>
                <w:tab w:val="decimal" w:pos="712"/>
              </w:tabs>
              <w:snapToGrid w:val="0"/>
              <w:spacing w:line="240" w:lineRule="atLeast"/>
              <w:ind w:right="-113"/>
              <w:jc w:val="center"/>
              <w:rPr>
                <w:rFonts w:ascii="CordiaUPC" w:hAnsi="CordiaUPC" w:cs="CordiaUPC"/>
                <w:i/>
                <w:iCs/>
                <w:sz w:val="26"/>
                <w:szCs w:val="26"/>
                <w:lang w:val="en-US" w:bidi="th-TH"/>
              </w:rPr>
            </w:pPr>
            <w:r w:rsidRPr="00CA4442">
              <w:rPr>
                <w:rFonts w:ascii="CordiaUPC" w:hAnsi="CordiaUPC" w:cs="CordiaUPC"/>
                <w:i/>
                <w:iCs/>
                <w:sz w:val="26"/>
                <w:szCs w:val="26"/>
                <w:lang w:val="en-US" w:bidi="th-TH"/>
              </w:rPr>
              <w:t>(in million Baht)</w:t>
            </w:r>
          </w:p>
        </w:tc>
      </w:tr>
      <w:tr w:rsidR="00EB75E0" w:rsidRPr="000334B3" w14:paraId="4EFFFADA" w14:textId="77777777" w:rsidTr="000406A0">
        <w:trPr>
          <w:cantSplit/>
          <w:trHeight w:val="253"/>
        </w:trPr>
        <w:tc>
          <w:tcPr>
            <w:tcW w:w="3012" w:type="dxa"/>
            <w:shd w:val="clear" w:color="auto" w:fill="auto"/>
            <w:vAlign w:val="bottom"/>
          </w:tcPr>
          <w:p w14:paraId="442609DD"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Interest income</w:t>
            </w:r>
          </w:p>
        </w:tc>
        <w:tc>
          <w:tcPr>
            <w:tcW w:w="999" w:type="dxa"/>
            <w:shd w:val="clear" w:color="auto" w:fill="auto"/>
            <w:vAlign w:val="bottom"/>
          </w:tcPr>
          <w:p w14:paraId="02552E4B" w14:textId="3E5FECAB"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32,414</w:t>
            </w:r>
          </w:p>
        </w:tc>
        <w:tc>
          <w:tcPr>
            <w:tcW w:w="132" w:type="dxa"/>
            <w:shd w:val="clear" w:color="auto" w:fill="auto"/>
            <w:vAlign w:val="bottom"/>
          </w:tcPr>
          <w:p w14:paraId="18DDAB5F"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shd w:val="clear" w:color="auto" w:fill="auto"/>
            <w:vAlign w:val="bottom"/>
          </w:tcPr>
          <w:p w14:paraId="0B0410DE" w14:textId="0DB94404"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w:t>
            </w:r>
          </w:p>
        </w:tc>
        <w:tc>
          <w:tcPr>
            <w:tcW w:w="134" w:type="dxa"/>
            <w:shd w:val="clear" w:color="auto" w:fill="auto"/>
            <w:vAlign w:val="bottom"/>
          </w:tcPr>
          <w:p w14:paraId="3607C55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shd w:val="clear" w:color="auto" w:fill="auto"/>
            <w:vAlign w:val="bottom"/>
          </w:tcPr>
          <w:p w14:paraId="632AEA14" w14:textId="78B1DD78"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lang w:val="en-US" w:bidi="th-TH"/>
              </w:rPr>
              <w:t>32,414</w:t>
            </w:r>
          </w:p>
        </w:tc>
        <w:tc>
          <w:tcPr>
            <w:tcW w:w="117" w:type="dxa"/>
            <w:shd w:val="clear" w:color="auto" w:fill="auto"/>
          </w:tcPr>
          <w:p w14:paraId="0063000C"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shd w:val="clear" w:color="auto" w:fill="auto"/>
            <w:vAlign w:val="bottom"/>
          </w:tcPr>
          <w:p w14:paraId="71058CB8"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37,597</w:t>
            </w:r>
          </w:p>
        </w:tc>
        <w:tc>
          <w:tcPr>
            <w:tcW w:w="152" w:type="dxa"/>
            <w:shd w:val="clear" w:color="auto" w:fill="auto"/>
            <w:vAlign w:val="bottom"/>
          </w:tcPr>
          <w:p w14:paraId="7CF4702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shd w:val="clear" w:color="auto" w:fill="auto"/>
            <w:vAlign w:val="bottom"/>
          </w:tcPr>
          <w:p w14:paraId="48801D7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w:t>
            </w:r>
          </w:p>
        </w:tc>
        <w:tc>
          <w:tcPr>
            <w:tcW w:w="117" w:type="dxa"/>
            <w:shd w:val="clear" w:color="auto" w:fill="auto"/>
            <w:vAlign w:val="bottom"/>
          </w:tcPr>
          <w:p w14:paraId="75F7B4E6"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shd w:val="clear" w:color="auto" w:fill="auto"/>
            <w:vAlign w:val="bottom"/>
          </w:tcPr>
          <w:p w14:paraId="3AE3C4C1"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lang w:val="en-US" w:bidi="th-TH"/>
              </w:rPr>
              <w:t>37,601</w:t>
            </w:r>
          </w:p>
        </w:tc>
      </w:tr>
      <w:tr w:rsidR="00EB75E0" w:rsidRPr="000334B3" w14:paraId="37CA3D3C" w14:textId="77777777" w:rsidTr="000406A0">
        <w:trPr>
          <w:cantSplit/>
          <w:trHeight w:val="253"/>
        </w:trPr>
        <w:tc>
          <w:tcPr>
            <w:tcW w:w="3012" w:type="dxa"/>
            <w:shd w:val="clear" w:color="auto" w:fill="auto"/>
            <w:vAlign w:val="bottom"/>
          </w:tcPr>
          <w:p w14:paraId="4D4755C3"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Interest expenses</w:t>
            </w:r>
          </w:p>
        </w:tc>
        <w:tc>
          <w:tcPr>
            <w:tcW w:w="999" w:type="dxa"/>
            <w:tcBorders>
              <w:bottom w:val="single" w:sz="4" w:space="0" w:color="000000"/>
            </w:tcBorders>
            <w:shd w:val="clear" w:color="auto" w:fill="auto"/>
            <w:vAlign w:val="bottom"/>
          </w:tcPr>
          <w:p w14:paraId="44B1E824" w14:textId="4DFF88D1"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6,335</w:t>
            </w:r>
            <w:r w:rsidRPr="00CA4442">
              <w:rPr>
                <w:rFonts w:ascii="CordiaUPC" w:eastAsia="Times New Roman" w:hAnsi="CordiaUPC" w:cs="CordiaUPC" w:hint="cs"/>
                <w:sz w:val="26"/>
                <w:szCs w:val="26"/>
              </w:rPr>
              <w:t>)</w:t>
            </w:r>
          </w:p>
        </w:tc>
        <w:tc>
          <w:tcPr>
            <w:tcW w:w="132" w:type="dxa"/>
            <w:shd w:val="clear" w:color="auto" w:fill="auto"/>
            <w:vAlign w:val="bottom"/>
          </w:tcPr>
          <w:p w14:paraId="78237FCC"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tcBorders>
              <w:bottom w:val="single" w:sz="4" w:space="0" w:color="000000"/>
            </w:tcBorders>
            <w:shd w:val="clear" w:color="auto" w:fill="auto"/>
            <w:vAlign w:val="bottom"/>
          </w:tcPr>
          <w:p w14:paraId="04EAA355" w14:textId="10C8923F"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w:t>
            </w:r>
            <w:r w:rsidRPr="00CA4442">
              <w:rPr>
                <w:rFonts w:ascii="CordiaUPC" w:eastAsia="Times New Roman" w:hAnsi="CordiaUPC" w:cs="CordiaUPC"/>
                <w:sz w:val="26"/>
                <w:szCs w:val="26"/>
              </w:rPr>
              <w:t>2</w:t>
            </w:r>
            <w:r w:rsidR="000B359A" w:rsidRPr="00CA4442">
              <w:rPr>
                <w:rFonts w:ascii="CordiaUPC" w:eastAsia="Times New Roman" w:hAnsi="CordiaUPC" w:cs="CordiaUPC"/>
                <w:sz w:val="26"/>
                <w:szCs w:val="26"/>
              </w:rPr>
              <w:t>4</w:t>
            </w:r>
            <w:r w:rsidRPr="00CA4442">
              <w:rPr>
                <w:rFonts w:ascii="CordiaUPC" w:eastAsia="Times New Roman" w:hAnsi="CordiaUPC" w:cs="CordiaUPC" w:hint="cs"/>
                <w:sz w:val="26"/>
                <w:szCs w:val="26"/>
              </w:rPr>
              <w:t>)</w:t>
            </w:r>
          </w:p>
        </w:tc>
        <w:tc>
          <w:tcPr>
            <w:tcW w:w="134" w:type="dxa"/>
            <w:shd w:val="clear" w:color="auto" w:fill="auto"/>
            <w:vAlign w:val="bottom"/>
          </w:tcPr>
          <w:p w14:paraId="3888AED9"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tcBorders>
              <w:bottom w:val="single" w:sz="4" w:space="0" w:color="000000"/>
            </w:tcBorders>
            <w:shd w:val="clear" w:color="auto" w:fill="auto"/>
            <w:vAlign w:val="bottom"/>
          </w:tcPr>
          <w:p w14:paraId="6EA892CC" w14:textId="2B69CA4E"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6,7</w:t>
            </w:r>
            <w:r w:rsidR="000B359A" w:rsidRPr="00CA4442">
              <w:rPr>
                <w:rFonts w:ascii="CordiaUPC" w:eastAsia="Times New Roman" w:hAnsi="CordiaUPC" w:cs="CordiaUPC"/>
                <w:sz w:val="26"/>
                <w:szCs w:val="26"/>
              </w:rPr>
              <w:t>59</w:t>
            </w:r>
            <w:r w:rsidRPr="00CA4442">
              <w:rPr>
                <w:rFonts w:ascii="CordiaUPC" w:eastAsia="Times New Roman" w:hAnsi="CordiaUPC" w:cs="CordiaUPC" w:hint="cs"/>
                <w:sz w:val="26"/>
                <w:szCs w:val="26"/>
              </w:rPr>
              <w:t>)</w:t>
            </w:r>
          </w:p>
        </w:tc>
        <w:tc>
          <w:tcPr>
            <w:tcW w:w="117" w:type="dxa"/>
            <w:shd w:val="clear" w:color="auto" w:fill="auto"/>
          </w:tcPr>
          <w:p w14:paraId="54147F63"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tcBorders>
              <w:bottom w:val="single" w:sz="4" w:space="0" w:color="000000"/>
            </w:tcBorders>
            <w:shd w:val="clear" w:color="auto" w:fill="auto"/>
            <w:vAlign w:val="bottom"/>
          </w:tcPr>
          <w:p w14:paraId="3167ECB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(10,102)</w:t>
            </w:r>
          </w:p>
        </w:tc>
        <w:tc>
          <w:tcPr>
            <w:tcW w:w="152" w:type="dxa"/>
            <w:shd w:val="clear" w:color="auto" w:fill="auto"/>
            <w:vAlign w:val="bottom"/>
          </w:tcPr>
          <w:p w14:paraId="7AF18DC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tcBorders>
              <w:bottom w:val="single" w:sz="4" w:space="0" w:color="000000"/>
            </w:tcBorders>
            <w:shd w:val="clear" w:color="auto" w:fill="auto"/>
            <w:vAlign w:val="bottom"/>
          </w:tcPr>
          <w:p w14:paraId="1FD844C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(440)</w:t>
            </w:r>
          </w:p>
        </w:tc>
        <w:tc>
          <w:tcPr>
            <w:tcW w:w="117" w:type="dxa"/>
            <w:shd w:val="clear" w:color="auto" w:fill="auto"/>
            <w:vAlign w:val="bottom"/>
          </w:tcPr>
          <w:p w14:paraId="46D3AFD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tcBorders>
              <w:bottom w:val="single" w:sz="4" w:space="0" w:color="000000"/>
            </w:tcBorders>
            <w:shd w:val="clear" w:color="auto" w:fill="auto"/>
            <w:vAlign w:val="bottom"/>
          </w:tcPr>
          <w:p w14:paraId="420E406C"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(10,542)</w:t>
            </w:r>
          </w:p>
        </w:tc>
      </w:tr>
      <w:tr w:rsidR="00EB75E0" w:rsidRPr="000334B3" w14:paraId="10BD830A" w14:textId="77777777" w:rsidTr="000406A0">
        <w:trPr>
          <w:cantSplit/>
          <w:trHeight w:val="236"/>
        </w:trPr>
        <w:tc>
          <w:tcPr>
            <w:tcW w:w="3012" w:type="dxa"/>
            <w:shd w:val="clear" w:color="auto" w:fill="auto"/>
            <w:vAlign w:val="bottom"/>
          </w:tcPr>
          <w:p w14:paraId="649C0401"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Net interest income (expenses)</w:t>
            </w:r>
          </w:p>
        </w:tc>
        <w:tc>
          <w:tcPr>
            <w:tcW w:w="999" w:type="dxa"/>
            <w:tcBorders>
              <w:top w:val="single" w:sz="4" w:space="0" w:color="000000"/>
            </w:tcBorders>
            <w:shd w:val="clear" w:color="auto" w:fill="auto"/>
            <w:vAlign w:val="bottom"/>
          </w:tcPr>
          <w:p w14:paraId="50529911" w14:textId="2DB539FA"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26,079</w:t>
            </w:r>
          </w:p>
        </w:tc>
        <w:tc>
          <w:tcPr>
            <w:tcW w:w="132" w:type="dxa"/>
            <w:shd w:val="clear" w:color="auto" w:fill="auto"/>
            <w:vAlign w:val="bottom"/>
          </w:tcPr>
          <w:p w14:paraId="0BC700F0"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tcBorders>
              <w:top w:val="single" w:sz="4" w:space="0" w:color="000000"/>
            </w:tcBorders>
            <w:shd w:val="clear" w:color="auto" w:fill="auto"/>
            <w:vAlign w:val="bottom"/>
          </w:tcPr>
          <w:p w14:paraId="6C7BAFE8" w14:textId="7C9A242A"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w:t>
            </w:r>
            <w:r w:rsidRPr="00CA4442">
              <w:rPr>
                <w:rFonts w:ascii="CordiaUPC" w:eastAsia="Times New Roman" w:hAnsi="CordiaUPC" w:cs="CordiaUPC"/>
                <w:sz w:val="26"/>
                <w:szCs w:val="26"/>
              </w:rPr>
              <w:t>2</w:t>
            </w:r>
            <w:r w:rsidR="000B359A" w:rsidRPr="00CA4442">
              <w:rPr>
                <w:rFonts w:ascii="CordiaUPC" w:eastAsia="Times New Roman" w:hAnsi="CordiaUPC" w:cs="CordiaUPC"/>
                <w:sz w:val="26"/>
                <w:szCs w:val="26"/>
              </w:rPr>
              <w:t>4</w:t>
            </w:r>
            <w:r w:rsidRPr="00CA4442">
              <w:rPr>
                <w:rFonts w:ascii="CordiaUPC" w:eastAsia="Times New Roman" w:hAnsi="CordiaUPC" w:cs="CordiaUPC" w:hint="cs"/>
                <w:sz w:val="26"/>
                <w:szCs w:val="26"/>
              </w:rPr>
              <w:t>)</w:t>
            </w:r>
          </w:p>
        </w:tc>
        <w:tc>
          <w:tcPr>
            <w:tcW w:w="134" w:type="dxa"/>
            <w:shd w:val="clear" w:color="auto" w:fill="auto"/>
            <w:vAlign w:val="bottom"/>
          </w:tcPr>
          <w:p w14:paraId="60184460"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tcBorders>
              <w:top w:val="single" w:sz="4" w:space="0" w:color="000000"/>
            </w:tcBorders>
            <w:shd w:val="clear" w:color="auto" w:fill="auto"/>
            <w:vAlign w:val="bottom"/>
          </w:tcPr>
          <w:p w14:paraId="1E0402B3" w14:textId="7C18DE1F"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25,65</w:t>
            </w:r>
            <w:r w:rsidR="000B359A" w:rsidRPr="00CA4442">
              <w:rPr>
                <w:rFonts w:ascii="CordiaUPC" w:eastAsia="Times New Roman" w:hAnsi="CordiaUPC" w:cs="CordiaUPC"/>
                <w:sz w:val="26"/>
                <w:szCs w:val="26"/>
              </w:rPr>
              <w:t>5</w:t>
            </w:r>
          </w:p>
        </w:tc>
        <w:tc>
          <w:tcPr>
            <w:tcW w:w="117" w:type="dxa"/>
            <w:shd w:val="clear" w:color="auto" w:fill="auto"/>
          </w:tcPr>
          <w:p w14:paraId="1AE84F1E"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tcBorders>
              <w:top w:val="single" w:sz="4" w:space="0" w:color="000000"/>
            </w:tcBorders>
            <w:shd w:val="clear" w:color="auto" w:fill="auto"/>
            <w:vAlign w:val="bottom"/>
          </w:tcPr>
          <w:p w14:paraId="5D2FED51"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27,495</w:t>
            </w:r>
          </w:p>
        </w:tc>
        <w:tc>
          <w:tcPr>
            <w:tcW w:w="152" w:type="dxa"/>
            <w:shd w:val="clear" w:color="auto" w:fill="auto"/>
            <w:vAlign w:val="bottom"/>
          </w:tcPr>
          <w:p w14:paraId="12B017D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tcBorders>
              <w:top w:val="single" w:sz="4" w:space="0" w:color="000000"/>
            </w:tcBorders>
            <w:shd w:val="clear" w:color="auto" w:fill="auto"/>
            <w:vAlign w:val="bottom"/>
          </w:tcPr>
          <w:p w14:paraId="088F5DA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(436)</w:t>
            </w:r>
          </w:p>
        </w:tc>
        <w:tc>
          <w:tcPr>
            <w:tcW w:w="117" w:type="dxa"/>
            <w:shd w:val="clear" w:color="auto" w:fill="auto"/>
            <w:vAlign w:val="bottom"/>
          </w:tcPr>
          <w:p w14:paraId="7F08EBF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tcBorders>
              <w:top w:val="single" w:sz="4" w:space="0" w:color="000000"/>
            </w:tcBorders>
            <w:shd w:val="clear" w:color="auto" w:fill="auto"/>
            <w:vAlign w:val="bottom"/>
          </w:tcPr>
          <w:p w14:paraId="14515F30"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27,059</w:t>
            </w:r>
          </w:p>
        </w:tc>
      </w:tr>
      <w:tr w:rsidR="00EB75E0" w:rsidRPr="000334B3" w14:paraId="535C786C" w14:textId="77777777" w:rsidTr="000406A0">
        <w:trPr>
          <w:cantSplit/>
          <w:trHeight w:val="253"/>
        </w:trPr>
        <w:tc>
          <w:tcPr>
            <w:tcW w:w="3012" w:type="dxa"/>
            <w:shd w:val="clear" w:color="auto" w:fill="auto"/>
            <w:vAlign w:val="bottom"/>
          </w:tcPr>
          <w:p w14:paraId="5158DEDD"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Net fees and service income</w:t>
            </w:r>
          </w:p>
        </w:tc>
        <w:tc>
          <w:tcPr>
            <w:tcW w:w="999" w:type="dxa"/>
            <w:shd w:val="clear" w:color="auto" w:fill="auto"/>
            <w:vAlign w:val="bottom"/>
          </w:tcPr>
          <w:p w14:paraId="596AA205" w14:textId="33B86215"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5,231</w:t>
            </w:r>
          </w:p>
        </w:tc>
        <w:tc>
          <w:tcPr>
            <w:tcW w:w="132" w:type="dxa"/>
            <w:shd w:val="clear" w:color="auto" w:fill="auto"/>
            <w:vAlign w:val="bottom"/>
          </w:tcPr>
          <w:p w14:paraId="6AD67C9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shd w:val="clear" w:color="auto" w:fill="auto"/>
            <w:vAlign w:val="bottom"/>
          </w:tcPr>
          <w:p w14:paraId="4175D650" w14:textId="0FBD8003"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p>
        </w:tc>
        <w:tc>
          <w:tcPr>
            <w:tcW w:w="134" w:type="dxa"/>
            <w:shd w:val="clear" w:color="auto" w:fill="auto"/>
            <w:vAlign w:val="bottom"/>
          </w:tcPr>
          <w:p w14:paraId="60AB9CD8"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shd w:val="clear" w:color="auto" w:fill="auto"/>
            <w:vAlign w:val="bottom"/>
          </w:tcPr>
          <w:p w14:paraId="32ACE5E2" w14:textId="4AE37EFC"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5,231</w:t>
            </w:r>
          </w:p>
        </w:tc>
        <w:tc>
          <w:tcPr>
            <w:tcW w:w="117" w:type="dxa"/>
            <w:shd w:val="clear" w:color="auto" w:fill="auto"/>
          </w:tcPr>
          <w:p w14:paraId="2DFBD9A8"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shd w:val="clear" w:color="auto" w:fill="auto"/>
            <w:vAlign w:val="bottom"/>
          </w:tcPr>
          <w:p w14:paraId="31D9D19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4,973</w:t>
            </w:r>
          </w:p>
        </w:tc>
        <w:tc>
          <w:tcPr>
            <w:tcW w:w="152" w:type="dxa"/>
            <w:shd w:val="clear" w:color="auto" w:fill="auto"/>
            <w:vAlign w:val="bottom"/>
          </w:tcPr>
          <w:p w14:paraId="0C4AFD68"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shd w:val="clear" w:color="auto" w:fill="auto"/>
            <w:vAlign w:val="bottom"/>
          </w:tcPr>
          <w:p w14:paraId="33E826F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p>
        </w:tc>
        <w:tc>
          <w:tcPr>
            <w:tcW w:w="117" w:type="dxa"/>
            <w:shd w:val="clear" w:color="auto" w:fill="auto"/>
            <w:vAlign w:val="bottom"/>
          </w:tcPr>
          <w:p w14:paraId="6C2AD32D"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shd w:val="clear" w:color="auto" w:fill="auto"/>
            <w:vAlign w:val="bottom"/>
          </w:tcPr>
          <w:p w14:paraId="41F44734"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4,973</w:t>
            </w:r>
          </w:p>
        </w:tc>
      </w:tr>
      <w:tr w:rsidR="00EB75E0" w:rsidRPr="000334B3" w14:paraId="64BB516D" w14:textId="77777777" w:rsidTr="000406A0">
        <w:trPr>
          <w:cantSplit/>
          <w:trHeight w:val="236"/>
        </w:trPr>
        <w:tc>
          <w:tcPr>
            <w:tcW w:w="3012" w:type="dxa"/>
            <w:shd w:val="clear" w:color="auto" w:fill="auto"/>
            <w:vAlign w:val="bottom"/>
          </w:tcPr>
          <w:p w14:paraId="1D849B9B"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Total other operating income</w:t>
            </w:r>
          </w:p>
        </w:tc>
        <w:tc>
          <w:tcPr>
            <w:tcW w:w="999" w:type="dxa"/>
            <w:shd w:val="clear" w:color="auto" w:fill="auto"/>
            <w:vAlign w:val="bottom"/>
          </w:tcPr>
          <w:p w14:paraId="03525105" w14:textId="09215E4F"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rPr>
              <w:t>1,909</w:t>
            </w:r>
          </w:p>
        </w:tc>
        <w:tc>
          <w:tcPr>
            <w:tcW w:w="132" w:type="dxa"/>
            <w:shd w:val="clear" w:color="auto" w:fill="auto"/>
            <w:vAlign w:val="bottom"/>
          </w:tcPr>
          <w:p w14:paraId="07FAD9C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shd w:val="clear" w:color="auto" w:fill="auto"/>
            <w:vAlign w:val="bottom"/>
          </w:tcPr>
          <w:p w14:paraId="3D815A2C" w14:textId="49F179A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lang w:val="en-US" w:bidi="th-TH"/>
              </w:rPr>
              <w:t>(5</w:t>
            </w:r>
            <w:r w:rsidR="000B359A" w:rsidRPr="00CA4442">
              <w:rPr>
                <w:rFonts w:ascii="CordiaUPC" w:eastAsia="Times New Roman" w:hAnsi="CordiaUPC" w:cs="CordiaUPC"/>
                <w:sz w:val="26"/>
                <w:szCs w:val="26"/>
                <w:lang w:val="en-US" w:bidi="th-TH"/>
              </w:rPr>
              <w:t>1</w:t>
            </w:r>
            <w:r w:rsidRPr="00CA4442">
              <w:rPr>
                <w:rFonts w:ascii="CordiaUPC" w:eastAsia="Times New Roman" w:hAnsi="CordiaUPC" w:cs="CordiaUPC"/>
                <w:sz w:val="26"/>
                <w:szCs w:val="26"/>
                <w:lang w:val="en-US" w:bidi="th-TH"/>
              </w:rPr>
              <w:t>)</w:t>
            </w:r>
          </w:p>
        </w:tc>
        <w:tc>
          <w:tcPr>
            <w:tcW w:w="134" w:type="dxa"/>
            <w:shd w:val="clear" w:color="auto" w:fill="auto"/>
            <w:vAlign w:val="bottom"/>
          </w:tcPr>
          <w:p w14:paraId="266D2145"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shd w:val="clear" w:color="auto" w:fill="auto"/>
            <w:vAlign w:val="bottom"/>
          </w:tcPr>
          <w:p w14:paraId="43A20FB6" w14:textId="4FE4DBEF"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sz w:val="26"/>
                <w:szCs w:val="26"/>
                <w:lang w:bidi="th-TH"/>
              </w:rPr>
              <w:t>1,8</w:t>
            </w:r>
            <w:r w:rsidR="000B359A" w:rsidRPr="00CA4442">
              <w:rPr>
                <w:rFonts w:ascii="CordiaUPC" w:eastAsia="Times New Roman" w:hAnsi="CordiaUPC" w:cs="CordiaUPC"/>
                <w:sz w:val="26"/>
                <w:szCs w:val="26"/>
                <w:lang w:bidi="th-TH"/>
              </w:rPr>
              <w:t>58</w:t>
            </w:r>
          </w:p>
        </w:tc>
        <w:tc>
          <w:tcPr>
            <w:tcW w:w="117" w:type="dxa"/>
            <w:shd w:val="clear" w:color="auto" w:fill="auto"/>
          </w:tcPr>
          <w:p w14:paraId="3B418312"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shd w:val="clear" w:color="auto" w:fill="auto"/>
            <w:vAlign w:val="bottom"/>
          </w:tcPr>
          <w:p w14:paraId="5B4E2E1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2,728</w:t>
            </w:r>
          </w:p>
        </w:tc>
        <w:tc>
          <w:tcPr>
            <w:tcW w:w="152" w:type="dxa"/>
            <w:shd w:val="clear" w:color="auto" w:fill="auto"/>
            <w:vAlign w:val="bottom"/>
          </w:tcPr>
          <w:p w14:paraId="614B1F6A"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shd w:val="clear" w:color="auto" w:fill="auto"/>
            <w:vAlign w:val="bottom"/>
          </w:tcPr>
          <w:p w14:paraId="1A01176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lang w:val="en-US" w:bidi="th-TH"/>
              </w:rPr>
              <w:t>4</w:t>
            </w:r>
          </w:p>
        </w:tc>
        <w:tc>
          <w:tcPr>
            <w:tcW w:w="117" w:type="dxa"/>
            <w:shd w:val="clear" w:color="auto" w:fill="auto"/>
            <w:vAlign w:val="bottom"/>
          </w:tcPr>
          <w:p w14:paraId="36EB817E"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shd w:val="clear" w:color="auto" w:fill="auto"/>
            <w:vAlign w:val="bottom"/>
          </w:tcPr>
          <w:p w14:paraId="03D385A9"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lang w:bidi="th-TH"/>
              </w:rPr>
              <w:t>2,732</w:t>
            </w:r>
          </w:p>
        </w:tc>
      </w:tr>
      <w:tr w:rsidR="00EB75E0" w:rsidRPr="000334B3" w14:paraId="7153AA1B" w14:textId="77777777" w:rsidTr="005B1C6C">
        <w:trPr>
          <w:cantSplit/>
          <w:trHeight w:val="236"/>
        </w:trPr>
        <w:tc>
          <w:tcPr>
            <w:tcW w:w="3012" w:type="dxa"/>
            <w:shd w:val="clear" w:color="auto" w:fill="auto"/>
            <w:vAlign w:val="bottom"/>
          </w:tcPr>
          <w:p w14:paraId="012FA2CF" w14:textId="77777777" w:rsidR="00EB75E0" w:rsidRPr="00CA4442" w:rsidRDefault="00EB75E0" w:rsidP="00EB75E0">
            <w:pPr>
              <w:spacing w:line="240" w:lineRule="atLeast"/>
              <w:ind w:left="294" w:right="-90" w:hanging="114"/>
              <w:rPr>
                <w:rFonts w:ascii="CordiaUPC" w:hAnsi="CordiaUPC" w:cs="CordiaUPC"/>
                <w:spacing w:val="-4"/>
                <w:sz w:val="26"/>
                <w:szCs w:val="26"/>
              </w:rPr>
            </w:pPr>
            <w:r w:rsidRPr="00CA4442">
              <w:rPr>
                <w:rFonts w:ascii="CordiaUPC" w:eastAsia="Times New Roman" w:hAnsi="CordiaUPC" w:cs="CordiaUPC" w:hint="cs"/>
                <w:spacing w:val="-4"/>
                <w:sz w:val="26"/>
                <w:szCs w:val="26"/>
              </w:rPr>
              <w:t>Total other operating expenses</w:t>
            </w:r>
          </w:p>
        </w:tc>
        <w:tc>
          <w:tcPr>
            <w:tcW w:w="999" w:type="dxa"/>
            <w:shd w:val="clear" w:color="auto" w:fill="auto"/>
            <w:vAlign w:val="bottom"/>
          </w:tcPr>
          <w:p w14:paraId="1B859B5F" w14:textId="0F46AF4C"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15,327</w:t>
            </w:r>
            <w:r w:rsidRPr="00CA4442">
              <w:rPr>
                <w:rFonts w:ascii="CordiaUPC" w:eastAsia="Times New Roman" w:hAnsi="CordiaUPC" w:cs="CordiaUPC" w:hint="cs"/>
                <w:sz w:val="26"/>
                <w:szCs w:val="26"/>
              </w:rPr>
              <w:t>)</w:t>
            </w:r>
          </w:p>
        </w:tc>
        <w:tc>
          <w:tcPr>
            <w:tcW w:w="132" w:type="dxa"/>
            <w:shd w:val="clear" w:color="auto" w:fill="auto"/>
            <w:vAlign w:val="bottom"/>
          </w:tcPr>
          <w:p w14:paraId="6FA63984"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5" w:type="dxa"/>
            <w:shd w:val="clear" w:color="auto" w:fill="auto"/>
            <w:vAlign w:val="bottom"/>
          </w:tcPr>
          <w:p w14:paraId="56F97686" w14:textId="76C83E64"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3</w:t>
            </w:r>
            <w:r w:rsidRPr="00CA4442">
              <w:rPr>
                <w:rFonts w:ascii="CordiaUPC" w:eastAsia="Times New Roman" w:hAnsi="CordiaUPC" w:cs="CordiaUPC" w:hint="cs"/>
                <w:sz w:val="26"/>
                <w:szCs w:val="26"/>
              </w:rPr>
              <w:t>)</w:t>
            </w:r>
          </w:p>
        </w:tc>
        <w:tc>
          <w:tcPr>
            <w:tcW w:w="134" w:type="dxa"/>
            <w:shd w:val="clear" w:color="auto" w:fill="auto"/>
            <w:vAlign w:val="bottom"/>
          </w:tcPr>
          <w:p w14:paraId="3B44D4C3"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973" w:type="dxa"/>
            <w:shd w:val="clear" w:color="auto" w:fill="auto"/>
            <w:vAlign w:val="bottom"/>
          </w:tcPr>
          <w:p w14:paraId="5AA30DC3" w14:textId="07120144"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w:t>
            </w:r>
            <w:r w:rsidRPr="00CA4442">
              <w:rPr>
                <w:rFonts w:ascii="CordiaUPC" w:eastAsia="Times New Roman" w:hAnsi="CordiaUPC" w:cs="CordiaUPC"/>
                <w:sz w:val="26"/>
                <w:szCs w:val="26"/>
              </w:rPr>
              <w:t>15,330</w:t>
            </w:r>
            <w:r w:rsidRPr="00CA4442">
              <w:rPr>
                <w:rFonts w:ascii="CordiaUPC" w:eastAsia="Times New Roman" w:hAnsi="CordiaUPC" w:cs="CordiaUPC" w:hint="cs"/>
                <w:sz w:val="26"/>
                <w:szCs w:val="26"/>
              </w:rPr>
              <w:t>)</w:t>
            </w:r>
          </w:p>
        </w:tc>
        <w:tc>
          <w:tcPr>
            <w:tcW w:w="117" w:type="dxa"/>
            <w:shd w:val="clear" w:color="auto" w:fill="auto"/>
          </w:tcPr>
          <w:p w14:paraId="3C53D246"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81" w:type="dxa"/>
            <w:shd w:val="clear" w:color="auto" w:fill="auto"/>
            <w:vAlign w:val="bottom"/>
          </w:tcPr>
          <w:p w14:paraId="76B69880"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(16,100)</w:t>
            </w:r>
          </w:p>
        </w:tc>
        <w:tc>
          <w:tcPr>
            <w:tcW w:w="152" w:type="dxa"/>
            <w:shd w:val="clear" w:color="auto" w:fill="auto"/>
            <w:vAlign w:val="bottom"/>
          </w:tcPr>
          <w:p w14:paraId="560554DE"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18" w:type="dxa"/>
            <w:shd w:val="clear" w:color="auto" w:fill="auto"/>
            <w:vAlign w:val="bottom"/>
          </w:tcPr>
          <w:p w14:paraId="2595B7EB"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(7)</w:t>
            </w:r>
          </w:p>
        </w:tc>
        <w:tc>
          <w:tcPr>
            <w:tcW w:w="117" w:type="dxa"/>
            <w:shd w:val="clear" w:color="auto" w:fill="auto"/>
            <w:vAlign w:val="bottom"/>
          </w:tcPr>
          <w:p w14:paraId="7BBD821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008" w:type="dxa"/>
            <w:shd w:val="clear" w:color="auto" w:fill="auto"/>
            <w:vAlign w:val="bottom"/>
          </w:tcPr>
          <w:p w14:paraId="3034B6C0"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r w:rsidRPr="00CA4442">
              <w:rPr>
                <w:rFonts w:ascii="CordiaUPC" w:eastAsia="Times New Roman" w:hAnsi="CordiaUPC" w:cs="CordiaUPC" w:hint="cs"/>
                <w:sz w:val="26"/>
                <w:szCs w:val="26"/>
              </w:rPr>
              <w:t>(16,107)</w:t>
            </w:r>
          </w:p>
        </w:tc>
      </w:tr>
      <w:tr w:rsidR="00EB75E0" w:rsidRPr="000334B3" w14:paraId="4B753D36" w14:textId="77777777" w:rsidTr="000406A0">
        <w:trPr>
          <w:cantSplit/>
          <w:trHeight w:val="253"/>
        </w:trPr>
        <w:tc>
          <w:tcPr>
            <w:tcW w:w="3012" w:type="dxa"/>
            <w:shd w:val="clear" w:color="auto" w:fill="auto"/>
            <w:vAlign w:val="bottom"/>
          </w:tcPr>
          <w:p w14:paraId="31B1BD27" w14:textId="77777777" w:rsidR="00EB75E0" w:rsidRPr="00CA4442" w:rsidRDefault="00EB75E0" w:rsidP="00EB75E0">
            <w:pPr>
              <w:spacing w:line="240" w:lineRule="atLeast"/>
              <w:ind w:left="294" w:right="-90" w:hanging="114"/>
              <w:rPr>
                <w:rFonts w:ascii="CordiaUPC" w:hAnsi="CordiaUPC" w:cs="CordiaUPC"/>
                <w:b/>
                <w:bCs/>
                <w:spacing w:val="-4"/>
                <w:sz w:val="26"/>
                <w:szCs w:val="26"/>
              </w:rPr>
            </w:pPr>
            <w:r w:rsidRPr="00CA4442">
              <w:rPr>
                <w:rFonts w:ascii="CordiaUPC" w:eastAsia="Times New Roman" w:hAnsi="CordiaUPC" w:cs="CordiaUPC" w:hint="cs"/>
                <w:b/>
                <w:bCs/>
                <w:spacing w:val="-4"/>
                <w:sz w:val="26"/>
                <w:szCs w:val="26"/>
              </w:rPr>
              <w:t>Profit (loss) from operations before</w:t>
            </w:r>
          </w:p>
        </w:tc>
        <w:tc>
          <w:tcPr>
            <w:tcW w:w="999" w:type="dxa"/>
            <w:tcBorders>
              <w:top w:val="single" w:sz="4" w:space="0" w:color="000000"/>
            </w:tcBorders>
            <w:shd w:val="clear" w:color="auto" w:fill="auto"/>
            <w:vAlign w:val="bottom"/>
          </w:tcPr>
          <w:p w14:paraId="0AB25803"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32" w:type="dxa"/>
            <w:shd w:val="clear" w:color="auto" w:fill="auto"/>
            <w:vAlign w:val="bottom"/>
          </w:tcPr>
          <w:p w14:paraId="76E73292"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75" w:type="dxa"/>
            <w:tcBorders>
              <w:top w:val="single" w:sz="4" w:space="0" w:color="000000"/>
            </w:tcBorders>
            <w:shd w:val="clear" w:color="auto" w:fill="auto"/>
            <w:vAlign w:val="bottom"/>
          </w:tcPr>
          <w:p w14:paraId="1E8BEFD2"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34" w:type="dxa"/>
            <w:shd w:val="clear" w:color="auto" w:fill="auto"/>
            <w:vAlign w:val="bottom"/>
          </w:tcPr>
          <w:p w14:paraId="797C0A9A"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973" w:type="dxa"/>
            <w:tcBorders>
              <w:top w:val="single" w:sz="4" w:space="0" w:color="000000"/>
            </w:tcBorders>
            <w:shd w:val="clear" w:color="auto" w:fill="auto"/>
            <w:vAlign w:val="bottom"/>
          </w:tcPr>
          <w:p w14:paraId="26AFA271"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17" w:type="dxa"/>
            <w:shd w:val="clear" w:color="auto" w:fill="auto"/>
          </w:tcPr>
          <w:p w14:paraId="3AF7A37D" w14:textId="77777777" w:rsidR="00EB75E0" w:rsidRPr="00CA4442" w:rsidRDefault="00EB75E0" w:rsidP="00EB75E0">
            <w:pPr>
              <w:tabs>
                <w:tab w:val="decimal" w:pos="855"/>
              </w:tabs>
              <w:snapToGrid w:val="0"/>
              <w:spacing w:line="240" w:lineRule="atLeast"/>
              <w:rPr>
                <w:rFonts w:ascii="CordiaUPC" w:hAnsi="CordiaUPC" w:cs="CordiaUPC"/>
                <w:b/>
                <w:bCs/>
                <w:sz w:val="26"/>
                <w:szCs w:val="26"/>
              </w:rPr>
            </w:pPr>
          </w:p>
        </w:tc>
        <w:tc>
          <w:tcPr>
            <w:tcW w:w="981" w:type="dxa"/>
            <w:tcBorders>
              <w:top w:val="single" w:sz="4" w:space="0" w:color="000000"/>
            </w:tcBorders>
            <w:shd w:val="clear" w:color="auto" w:fill="auto"/>
            <w:vAlign w:val="bottom"/>
          </w:tcPr>
          <w:p w14:paraId="4947D577"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52" w:type="dxa"/>
            <w:shd w:val="clear" w:color="auto" w:fill="auto"/>
            <w:vAlign w:val="bottom"/>
          </w:tcPr>
          <w:p w14:paraId="63D51503"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1018" w:type="dxa"/>
            <w:tcBorders>
              <w:top w:val="single" w:sz="4" w:space="0" w:color="000000"/>
            </w:tcBorders>
            <w:shd w:val="clear" w:color="auto" w:fill="auto"/>
            <w:vAlign w:val="bottom"/>
          </w:tcPr>
          <w:p w14:paraId="00940BAE"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c>
          <w:tcPr>
            <w:tcW w:w="117" w:type="dxa"/>
            <w:shd w:val="clear" w:color="auto" w:fill="auto"/>
            <w:vAlign w:val="bottom"/>
          </w:tcPr>
          <w:p w14:paraId="4A90C1CA" w14:textId="77777777" w:rsidR="00EB75E0" w:rsidRPr="00CA4442" w:rsidRDefault="00EB75E0" w:rsidP="00EB75E0">
            <w:pPr>
              <w:tabs>
                <w:tab w:val="decimal" w:pos="855"/>
              </w:tabs>
              <w:snapToGrid w:val="0"/>
              <w:spacing w:line="240" w:lineRule="atLeast"/>
              <w:rPr>
                <w:rFonts w:ascii="CordiaUPC" w:hAnsi="CordiaUPC" w:cs="CordiaUPC"/>
                <w:sz w:val="26"/>
                <w:szCs w:val="26"/>
              </w:rPr>
            </w:pPr>
          </w:p>
        </w:tc>
        <w:tc>
          <w:tcPr>
            <w:tcW w:w="1008" w:type="dxa"/>
            <w:tcBorders>
              <w:top w:val="single" w:sz="4" w:space="0" w:color="000000"/>
            </w:tcBorders>
            <w:shd w:val="clear" w:color="auto" w:fill="auto"/>
            <w:vAlign w:val="bottom"/>
          </w:tcPr>
          <w:p w14:paraId="2E674956" w14:textId="77777777" w:rsidR="00EB75E0" w:rsidRPr="00CA4442" w:rsidRDefault="00EB75E0" w:rsidP="00EB75E0">
            <w:pPr>
              <w:tabs>
                <w:tab w:val="decimal" w:pos="855"/>
              </w:tabs>
              <w:snapToGrid w:val="0"/>
              <w:spacing w:line="240" w:lineRule="atLeast"/>
              <w:ind w:right="-113"/>
              <w:rPr>
                <w:rFonts w:ascii="CordiaUPC" w:hAnsi="CordiaUPC" w:cs="CordiaUPC"/>
                <w:sz w:val="26"/>
                <w:szCs w:val="26"/>
              </w:rPr>
            </w:pPr>
          </w:p>
        </w:tc>
      </w:tr>
      <w:tr w:rsidR="00EB75E0" w:rsidRPr="000334B3" w14:paraId="7CE9E07B" w14:textId="77777777" w:rsidTr="005B1C6C">
        <w:trPr>
          <w:cantSplit/>
        </w:trPr>
        <w:tc>
          <w:tcPr>
            <w:tcW w:w="3012" w:type="dxa"/>
            <w:shd w:val="clear" w:color="auto" w:fill="auto"/>
            <w:vAlign w:val="bottom"/>
          </w:tcPr>
          <w:p w14:paraId="6BBA19B4" w14:textId="77777777" w:rsidR="00EB75E0" w:rsidRPr="00CA4442" w:rsidRDefault="00EB75E0" w:rsidP="00EB75E0">
            <w:pPr>
              <w:spacing w:line="240" w:lineRule="atLeast"/>
              <w:ind w:left="294" w:right="-90" w:hanging="114"/>
              <w:rPr>
                <w:rFonts w:ascii="CordiaUPC" w:hAnsi="CordiaUPC" w:cs="CordiaUPC"/>
                <w:b/>
                <w:bCs/>
                <w:spacing w:val="-4"/>
                <w:sz w:val="26"/>
                <w:szCs w:val="26"/>
              </w:rPr>
            </w:pPr>
            <w:r w:rsidRPr="00CA4442">
              <w:rPr>
                <w:rFonts w:ascii="CordiaUPC" w:eastAsia="Times New Roman" w:hAnsi="CordiaUPC" w:cs="CordiaUPC" w:hint="cs"/>
                <w:b/>
                <w:bCs/>
                <w:spacing w:val="-4"/>
                <w:sz w:val="26"/>
                <w:szCs w:val="26"/>
              </w:rPr>
              <w:t xml:space="preserve">   expected credit loss and income tax</w:t>
            </w:r>
          </w:p>
        </w:tc>
        <w:tc>
          <w:tcPr>
            <w:tcW w:w="999" w:type="dxa"/>
            <w:tcBorders>
              <w:bottom w:val="double" w:sz="4" w:space="0" w:color="auto"/>
            </w:tcBorders>
            <w:shd w:val="clear" w:color="auto" w:fill="auto"/>
            <w:vAlign w:val="bottom"/>
          </w:tcPr>
          <w:p w14:paraId="5D790D78" w14:textId="1EAC6B8D"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b/>
                <w:bCs/>
                <w:sz w:val="26"/>
                <w:szCs w:val="26"/>
              </w:rPr>
              <w:t>17,892</w:t>
            </w:r>
          </w:p>
        </w:tc>
        <w:tc>
          <w:tcPr>
            <w:tcW w:w="132" w:type="dxa"/>
            <w:shd w:val="clear" w:color="auto" w:fill="auto"/>
            <w:vAlign w:val="bottom"/>
          </w:tcPr>
          <w:p w14:paraId="080690D6"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p>
        </w:tc>
        <w:tc>
          <w:tcPr>
            <w:tcW w:w="975" w:type="dxa"/>
            <w:tcBorders>
              <w:bottom w:val="double" w:sz="4" w:space="0" w:color="auto"/>
            </w:tcBorders>
            <w:shd w:val="clear" w:color="auto" w:fill="auto"/>
            <w:vAlign w:val="bottom"/>
          </w:tcPr>
          <w:p w14:paraId="7EEF05DB" w14:textId="10F67B89"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(4</w:t>
            </w:r>
            <w:r w:rsidRPr="00CA4442">
              <w:rPr>
                <w:rFonts w:ascii="CordiaUPC" w:eastAsia="Times New Roman" w:hAnsi="CordiaUPC" w:cs="CordiaUPC"/>
                <w:b/>
                <w:bCs/>
                <w:sz w:val="26"/>
                <w:szCs w:val="26"/>
              </w:rPr>
              <w:t>78</w:t>
            </w:r>
            <w:r w:rsidRPr="00CA4442">
              <w:rPr>
                <w:rFonts w:ascii="CordiaUPC" w:eastAsia="Times New Roman" w:hAnsi="CordiaUPC" w:cs="CordiaUPC" w:hint="cs"/>
                <w:b/>
                <w:bCs/>
                <w:sz w:val="26"/>
                <w:szCs w:val="26"/>
                <w:lang w:val="en-US"/>
              </w:rPr>
              <w:t>)</w:t>
            </w:r>
          </w:p>
        </w:tc>
        <w:tc>
          <w:tcPr>
            <w:tcW w:w="134" w:type="dxa"/>
            <w:shd w:val="clear" w:color="auto" w:fill="auto"/>
            <w:vAlign w:val="bottom"/>
          </w:tcPr>
          <w:p w14:paraId="32C09187"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p>
        </w:tc>
        <w:tc>
          <w:tcPr>
            <w:tcW w:w="973" w:type="dxa"/>
            <w:tcBorders>
              <w:bottom w:val="double" w:sz="4" w:space="0" w:color="auto"/>
            </w:tcBorders>
            <w:shd w:val="clear" w:color="auto" w:fill="auto"/>
            <w:vAlign w:val="bottom"/>
          </w:tcPr>
          <w:p w14:paraId="209BC255" w14:textId="15D818DB"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b/>
                <w:bCs/>
                <w:sz w:val="26"/>
                <w:szCs w:val="26"/>
              </w:rPr>
              <w:t>17,414</w:t>
            </w:r>
          </w:p>
        </w:tc>
        <w:tc>
          <w:tcPr>
            <w:tcW w:w="117" w:type="dxa"/>
            <w:shd w:val="clear" w:color="auto" w:fill="auto"/>
          </w:tcPr>
          <w:p w14:paraId="127B0C00" w14:textId="77777777" w:rsidR="00EB75E0" w:rsidRPr="00CA4442" w:rsidRDefault="00EB75E0" w:rsidP="00EB75E0">
            <w:pPr>
              <w:tabs>
                <w:tab w:val="decimal" w:pos="855"/>
              </w:tabs>
              <w:snapToGrid w:val="0"/>
              <w:spacing w:line="240" w:lineRule="atLeast"/>
              <w:rPr>
                <w:rFonts w:ascii="CordiaUPC" w:hAnsi="CordiaUPC" w:cs="CordiaUPC"/>
                <w:b/>
                <w:bCs/>
                <w:sz w:val="26"/>
                <w:szCs w:val="26"/>
              </w:rPr>
            </w:pPr>
          </w:p>
        </w:tc>
        <w:tc>
          <w:tcPr>
            <w:tcW w:w="981" w:type="dxa"/>
            <w:tcBorders>
              <w:bottom w:val="double" w:sz="4" w:space="0" w:color="auto"/>
            </w:tcBorders>
            <w:shd w:val="clear" w:color="auto" w:fill="auto"/>
            <w:vAlign w:val="bottom"/>
          </w:tcPr>
          <w:p w14:paraId="15881CAB"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19,096</w:t>
            </w:r>
          </w:p>
        </w:tc>
        <w:tc>
          <w:tcPr>
            <w:tcW w:w="152" w:type="dxa"/>
            <w:shd w:val="clear" w:color="auto" w:fill="auto"/>
            <w:vAlign w:val="bottom"/>
          </w:tcPr>
          <w:p w14:paraId="21C0763C"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p>
        </w:tc>
        <w:tc>
          <w:tcPr>
            <w:tcW w:w="1018" w:type="dxa"/>
            <w:tcBorders>
              <w:bottom w:val="double" w:sz="4" w:space="0" w:color="auto"/>
            </w:tcBorders>
            <w:shd w:val="clear" w:color="auto" w:fill="auto"/>
            <w:vAlign w:val="bottom"/>
          </w:tcPr>
          <w:p w14:paraId="6F84926B"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(439</w:t>
            </w:r>
            <w:r w:rsidRPr="00CA4442">
              <w:rPr>
                <w:rFonts w:ascii="CordiaUPC" w:eastAsia="Times New Roman" w:hAnsi="CordiaUPC" w:cs="CordiaUPC" w:hint="cs"/>
                <w:b/>
                <w:bCs/>
                <w:sz w:val="26"/>
                <w:szCs w:val="26"/>
                <w:lang w:val="en-US"/>
              </w:rPr>
              <w:t>)</w:t>
            </w:r>
          </w:p>
        </w:tc>
        <w:tc>
          <w:tcPr>
            <w:tcW w:w="117" w:type="dxa"/>
            <w:shd w:val="clear" w:color="auto" w:fill="auto"/>
            <w:vAlign w:val="bottom"/>
          </w:tcPr>
          <w:p w14:paraId="4BF1FCAB"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p>
        </w:tc>
        <w:tc>
          <w:tcPr>
            <w:tcW w:w="1008" w:type="dxa"/>
            <w:tcBorders>
              <w:bottom w:val="double" w:sz="4" w:space="0" w:color="auto"/>
            </w:tcBorders>
            <w:shd w:val="clear" w:color="auto" w:fill="auto"/>
            <w:vAlign w:val="bottom"/>
          </w:tcPr>
          <w:p w14:paraId="1D77183F" w14:textId="77777777" w:rsidR="00EB75E0" w:rsidRPr="00CA4442" w:rsidRDefault="00EB75E0" w:rsidP="00EB75E0">
            <w:pPr>
              <w:tabs>
                <w:tab w:val="decimal" w:pos="855"/>
              </w:tabs>
              <w:snapToGrid w:val="0"/>
              <w:spacing w:line="240" w:lineRule="atLeast"/>
              <w:ind w:right="-113"/>
              <w:rPr>
                <w:rFonts w:ascii="CordiaUPC" w:hAnsi="CordiaUPC" w:cs="CordiaUPC"/>
                <w:b/>
                <w:bCs/>
                <w:sz w:val="26"/>
                <w:szCs w:val="26"/>
              </w:rPr>
            </w:pPr>
            <w:r w:rsidRPr="00CA4442">
              <w:rPr>
                <w:rFonts w:ascii="CordiaUPC" w:eastAsia="Times New Roman" w:hAnsi="CordiaUPC" w:cs="CordiaUPC" w:hint="cs"/>
                <w:b/>
                <w:bCs/>
                <w:sz w:val="26"/>
                <w:szCs w:val="26"/>
              </w:rPr>
              <w:t>18,657</w:t>
            </w:r>
          </w:p>
        </w:tc>
      </w:tr>
    </w:tbl>
    <w:p w14:paraId="73556BF5" w14:textId="2F1B8CC4" w:rsidR="00D02B17" w:rsidRDefault="00D02B17" w:rsidP="00E44283">
      <w:pPr>
        <w:spacing w:line="240" w:lineRule="exact"/>
        <w:ind w:left="540" w:right="-185" w:hanging="540"/>
        <w:jc w:val="both"/>
        <w:rPr>
          <w:rFonts w:ascii="CordiaUPC" w:hAnsi="CordiaUPC" w:cs="CordiaUPC"/>
          <w:sz w:val="26"/>
          <w:szCs w:val="26"/>
        </w:rPr>
      </w:pPr>
    </w:p>
    <w:p w14:paraId="4EF4114C" w14:textId="77777777" w:rsidR="00D02B17" w:rsidRDefault="00D02B17" w:rsidP="00E44283">
      <w:pPr>
        <w:spacing w:line="240" w:lineRule="exact"/>
        <w:ind w:left="540" w:right="-185" w:hanging="540"/>
        <w:jc w:val="both"/>
        <w:rPr>
          <w:rFonts w:ascii="CordiaUPC" w:hAnsi="CordiaUPC" w:cs="CordiaUPC"/>
          <w:sz w:val="26"/>
          <w:szCs w:val="26"/>
        </w:rPr>
      </w:pPr>
    </w:p>
    <w:p w14:paraId="01A6D2B7" w14:textId="77777777" w:rsidR="00D02B17" w:rsidRDefault="00D02B17" w:rsidP="00E44283">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br w:type="page"/>
      </w:r>
    </w:p>
    <w:p w14:paraId="6AB48263" w14:textId="3B59DE02" w:rsidR="00B362CE" w:rsidRPr="00E44283" w:rsidRDefault="00AC4D59" w:rsidP="00E44283">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t>38</w:t>
      </w:r>
      <w:r w:rsidR="00D4100C" w:rsidRPr="00E44283">
        <w:rPr>
          <w:rFonts w:ascii="CordiaUPC" w:hAnsi="CordiaUPC" w:cs="CordiaUPC" w:hint="cs"/>
          <w:i w:val="0"/>
          <w:iCs/>
          <w:sz w:val="28"/>
          <w:szCs w:val="28"/>
        </w:rPr>
        <w:tab/>
      </w:r>
      <w:r w:rsidR="00B362CE" w:rsidRPr="00E44283">
        <w:rPr>
          <w:rFonts w:ascii="CordiaUPC" w:hAnsi="CordiaUPC" w:cs="CordiaUPC" w:hint="cs"/>
          <w:i w:val="0"/>
          <w:iCs/>
          <w:sz w:val="28"/>
          <w:szCs w:val="28"/>
        </w:rPr>
        <w:t>Interest income</w:t>
      </w:r>
    </w:p>
    <w:p w14:paraId="3BB4EB32" w14:textId="70DEE4AD" w:rsidR="007A4C93" w:rsidRDefault="007A4C93" w:rsidP="00E44283">
      <w:pPr>
        <w:pStyle w:val="BodyText"/>
        <w:spacing w:after="0" w:line="240" w:lineRule="exact"/>
        <w:ind w:left="634" w:hanging="634"/>
        <w:rPr>
          <w:rFonts w:ascii="CordiaUPC" w:hAnsi="CordiaUPC" w:cs="CordiaUPC"/>
          <w:b/>
          <w:bCs/>
          <w:sz w:val="26"/>
          <w:szCs w:val="26"/>
          <w:lang w:bidi="th-TH"/>
        </w:rPr>
      </w:pPr>
    </w:p>
    <w:tbl>
      <w:tblPr>
        <w:tblW w:w="9558"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350"/>
        <w:gridCol w:w="180"/>
        <w:gridCol w:w="1350"/>
        <w:gridCol w:w="180"/>
        <w:gridCol w:w="1278"/>
      </w:tblGrid>
      <w:tr w:rsidR="005523FF" w:rsidRPr="005523FF" w14:paraId="1E6BA438" w14:textId="77777777" w:rsidTr="00CA7404">
        <w:trPr>
          <w:cantSplit/>
          <w:tblHeader/>
        </w:trPr>
        <w:tc>
          <w:tcPr>
            <w:tcW w:w="3780" w:type="dxa"/>
          </w:tcPr>
          <w:p w14:paraId="48AABA90" w14:textId="77777777" w:rsidR="005523FF" w:rsidRPr="005523FF" w:rsidDel="009843A0" w:rsidRDefault="005523FF" w:rsidP="005523FF">
            <w:pPr>
              <w:spacing w:line="240" w:lineRule="exact"/>
              <w:rPr>
                <w:rFonts w:ascii="CordiaUPC" w:eastAsia="Times New Roman" w:hAnsi="CordiaUPC" w:cs="CordiaUPC"/>
                <w:b/>
                <w:bCs/>
                <w:i/>
                <w:iCs/>
                <w:sz w:val="26"/>
                <w:szCs w:val="26"/>
              </w:rPr>
            </w:pPr>
          </w:p>
        </w:tc>
        <w:tc>
          <w:tcPr>
            <w:tcW w:w="2790" w:type="dxa"/>
            <w:gridSpan w:val="3"/>
            <w:shd w:val="clear" w:color="auto" w:fill="auto"/>
          </w:tcPr>
          <w:p w14:paraId="58C3FA28" w14:textId="77777777" w:rsidR="005523FF" w:rsidRPr="005523FF" w:rsidDel="00C42DBB" w:rsidRDefault="005523FF" w:rsidP="005523FF">
            <w:pPr>
              <w:spacing w:line="240" w:lineRule="exact"/>
              <w:jc w:val="center"/>
              <w:rPr>
                <w:rFonts w:ascii="CordiaUPC" w:eastAsia="Times New Roman" w:hAnsi="CordiaUPC" w:cs="CordiaUPC"/>
                <w:bCs/>
                <w:snapToGrid w:val="0"/>
                <w:sz w:val="26"/>
                <w:szCs w:val="26"/>
                <w:lang w:eastAsia="th-TH" w:bidi="th-TH"/>
              </w:rPr>
            </w:pPr>
            <w:r w:rsidRPr="005523FF">
              <w:rPr>
                <w:rFonts w:ascii="CordiaUPC" w:eastAsia="Times New Roman" w:hAnsi="CordiaUPC" w:cs="CordiaUPC" w:hint="cs"/>
                <w:b/>
                <w:sz w:val="26"/>
                <w:szCs w:val="26"/>
              </w:rPr>
              <w:t>Consolidated</w:t>
            </w:r>
          </w:p>
        </w:tc>
        <w:tc>
          <w:tcPr>
            <w:tcW w:w="180" w:type="dxa"/>
            <w:shd w:val="clear" w:color="auto" w:fill="auto"/>
          </w:tcPr>
          <w:p w14:paraId="7160B42F" w14:textId="77777777" w:rsidR="005523FF" w:rsidRPr="005523FF" w:rsidRDefault="005523FF" w:rsidP="005523FF">
            <w:pPr>
              <w:spacing w:line="240" w:lineRule="exact"/>
              <w:jc w:val="center"/>
              <w:rPr>
                <w:rFonts w:ascii="CordiaUPC" w:eastAsia="Times New Roman" w:hAnsi="CordiaUPC" w:cs="CordiaUPC"/>
                <w:bCs/>
                <w:sz w:val="26"/>
                <w:szCs w:val="26"/>
              </w:rPr>
            </w:pPr>
          </w:p>
        </w:tc>
        <w:tc>
          <w:tcPr>
            <w:tcW w:w="2808" w:type="dxa"/>
            <w:gridSpan w:val="3"/>
            <w:shd w:val="clear" w:color="auto" w:fill="auto"/>
          </w:tcPr>
          <w:p w14:paraId="25ED5F3E" w14:textId="77777777" w:rsidR="005523FF" w:rsidRPr="005523FF" w:rsidDel="00C42DBB" w:rsidRDefault="005523FF" w:rsidP="005523FF">
            <w:pPr>
              <w:tabs>
                <w:tab w:val="left" w:pos="656"/>
              </w:tabs>
              <w:spacing w:line="240" w:lineRule="exact"/>
              <w:jc w:val="center"/>
              <w:rPr>
                <w:rFonts w:ascii="CordiaUPC" w:eastAsia="Times New Roman" w:hAnsi="CordiaUPC" w:cs="CordiaUPC"/>
                <w:bCs/>
                <w:snapToGrid w:val="0"/>
                <w:sz w:val="26"/>
                <w:szCs w:val="26"/>
                <w:lang w:eastAsia="th-TH" w:bidi="th-TH"/>
              </w:rPr>
            </w:pPr>
            <w:r w:rsidRPr="005523FF">
              <w:rPr>
                <w:rFonts w:ascii="CordiaUPC" w:eastAsia="Times New Roman" w:hAnsi="CordiaUPC" w:cs="CordiaUPC" w:hint="cs"/>
                <w:b/>
                <w:sz w:val="26"/>
                <w:szCs w:val="26"/>
              </w:rPr>
              <w:t>Bank only</w:t>
            </w:r>
          </w:p>
        </w:tc>
      </w:tr>
      <w:tr w:rsidR="005523FF" w:rsidRPr="005523FF" w14:paraId="3C31956C" w14:textId="77777777" w:rsidTr="00CA7404">
        <w:trPr>
          <w:cantSplit/>
          <w:tblHeader/>
        </w:trPr>
        <w:tc>
          <w:tcPr>
            <w:tcW w:w="3780" w:type="dxa"/>
          </w:tcPr>
          <w:p w14:paraId="2287B1E4" w14:textId="77777777" w:rsidR="005523FF" w:rsidRPr="005523FF" w:rsidRDefault="005523FF" w:rsidP="005523FF">
            <w:pPr>
              <w:spacing w:line="240" w:lineRule="exact"/>
              <w:rPr>
                <w:rFonts w:ascii="CordiaUPC" w:eastAsia="Times New Roman" w:hAnsi="CordiaUPC" w:cs="CordiaUPC"/>
                <w:b/>
                <w:bCs/>
                <w:i/>
                <w:iCs/>
                <w:spacing w:val="-4"/>
                <w:sz w:val="26"/>
                <w:szCs w:val="26"/>
              </w:rPr>
            </w:pPr>
            <w:r w:rsidRPr="005523FF">
              <w:rPr>
                <w:rFonts w:ascii="CordiaUPC" w:eastAsia="Times New Roman" w:hAnsi="CordiaUPC" w:cs="CordiaUPC" w:hint="cs"/>
                <w:b/>
                <w:bCs/>
                <w:i/>
                <w:iCs/>
                <w:sz w:val="26"/>
                <w:szCs w:val="26"/>
                <w:lang w:val="en-US"/>
              </w:rPr>
              <w:t>For the three-month periods ended 30 June</w:t>
            </w:r>
          </w:p>
        </w:tc>
        <w:tc>
          <w:tcPr>
            <w:tcW w:w="1260" w:type="dxa"/>
            <w:shd w:val="clear" w:color="auto" w:fill="auto"/>
          </w:tcPr>
          <w:p w14:paraId="4AC03E7C" w14:textId="18541259"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4C29FFE6" w14:textId="77777777" w:rsidR="005523FF" w:rsidRPr="005523FF" w:rsidRDefault="005523FF" w:rsidP="005523FF">
            <w:pPr>
              <w:spacing w:line="240" w:lineRule="exact"/>
              <w:jc w:val="center"/>
              <w:rPr>
                <w:rFonts w:ascii="CordiaUPC" w:eastAsia="Times New Roman" w:hAnsi="CordiaUPC" w:cs="CordiaUPC"/>
                <w:bCs/>
                <w:sz w:val="26"/>
                <w:szCs w:val="26"/>
              </w:rPr>
            </w:pPr>
          </w:p>
        </w:tc>
        <w:tc>
          <w:tcPr>
            <w:tcW w:w="1350" w:type="dxa"/>
            <w:shd w:val="clear" w:color="auto" w:fill="auto"/>
          </w:tcPr>
          <w:p w14:paraId="024B0721" w14:textId="14D3B803"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135D3809" w14:textId="77777777" w:rsidR="005523FF" w:rsidRPr="005523FF" w:rsidRDefault="005523FF" w:rsidP="005523FF">
            <w:pPr>
              <w:spacing w:line="240" w:lineRule="exact"/>
              <w:jc w:val="center"/>
              <w:rPr>
                <w:rFonts w:ascii="CordiaUPC" w:eastAsia="Times New Roman" w:hAnsi="CordiaUPC" w:cs="CordiaUPC"/>
                <w:bCs/>
                <w:sz w:val="26"/>
                <w:szCs w:val="26"/>
              </w:rPr>
            </w:pPr>
          </w:p>
        </w:tc>
        <w:tc>
          <w:tcPr>
            <w:tcW w:w="1350" w:type="dxa"/>
            <w:shd w:val="clear" w:color="auto" w:fill="auto"/>
          </w:tcPr>
          <w:p w14:paraId="7A3B69D7" w14:textId="55196168"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54585344" w14:textId="77777777" w:rsidR="005523FF" w:rsidRPr="005523FF" w:rsidRDefault="005523FF" w:rsidP="005523FF">
            <w:pPr>
              <w:spacing w:line="240" w:lineRule="exact"/>
              <w:jc w:val="center"/>
              <w:rPr>
                <w:rFonts w:ascii="CordiaUPC" w:eastAsia="Times New Roman" w:hAnsi="CordiaUPC" w:cs="CordiaUPC"/>
                <w:bCs/>
                <w:sz w:val="26"/>
                <w:szCs w:val="26"/>
              </w:rPr>
            </w:pPr>
          </w:p>
        </w:tc>
        <w:tc>
          <w:tcPr>
            <w:tcW w:w="1278" w:type="dxa"/>
            <w:shd w:val="clear" w:color="auto" w:fill="auto"/>
          </w:tcPr>
          <w:p w14:paraId="5B7F42C6" w14:textId="4AEA59FC"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5523FF" w:rsidRPr="005523FF" w14:paraId="737C2D0B" w14:textId="77777777" w:rsidTr="00CA7404">
        <w:trPr>
          <w:cantSplit/>
          <w:tblHeader/>
        </w:trPr>
        <w:tc>
          <w:tcPr>
            <w:tcW w:w="3780" w:type="dxa"/>
          </w:tcPr>
          <w:p w14:paraId="553E34DD" w14:textId="77777777" w:rsidR="005523FF" w:rsidRPr="005523FF" w:rsidRDefault="005523FF" w:rsidP="005523FF">
            <w:pPr>
              <w:spacing w:line="240" w:lineRule="exact"/>
              <w:rPr>
                <w:rFonts w:ascii="CordiaUPC" w:eastAsia="Times New Roman" w:hAnsi="CordiaUPC" w:cs="CordiaUPC"/>
                <w:b/>
                <w:bCs/>
                <w:i/>
                <w:iCs/>
                <w:sz w:val="26"/>
                <w:szCs w:val="26"/>
              </w:rPr>
            </w:pPr>
          </w:p>
        </w:tc>
        <w:tc>
          <w:tcPr>
            <w:tcW w:w="5778" w:type="dxa"/>
            <w:gridSpan w:val="7"/>
            <w:shd w:val="clear" w:color="auto" w:fill="auto"/>
          </w:tcPr>
          <w:p w14:paraId="4E7ED9F3" w14:textId="77777777"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i/>
                <w:iCs/>
                <w:sz w:val="26"/>
                <w:szCs w:val="26"/>
              </w:rPr>
              <w:t>(in million Baht)</w:t>
            </w:r>
            <w:r w:rsidRPr="005523FF" w:rsidDel="009843A0">
              <w:rPr>
                <w:rFonts w:ascii="CordiaUPC" w:eastAsia="Times New Roman" w:hAnsi="CordiaUPC" w:cs="CordiaUPC" w:hint="cs"/>
                <w:bCs/>
                <w:sz w:val="26"/>
                <w:szCs w:val="26"/>
              </w:rPr>
              <w:t xml:space="preserve"> </w:t>
            </w:r>
          </w:p>
        </w:tc>
      </w:tr>
      <w:tr w:rsidR="005523FF" w:rsidRPr="005523FF" w14:paraId="16E19EF1" w14:textId="77777777" w:rsidTr="00CA7404">
        <w:trPr>
          <w:cantSplit/>
        </w:trPr>
        <w:tc>
          <w:tcPr>
            <w:tcW w:w="3780" w:type="dxa"/>
          </w:tcPr>
          <w:p w14:paraId="7DD9032B" w14:textId="77777777" w:rsidR="005523FF" w:rsidRPr="005523FF" w:rsidRDefault="005523FF" w:rsidP="005523FF">
            <w:pPr>
              <w:spacing w:line="240" w:lineRule="exact"/>
              <w:rPr>
                <w:rFonts w:ascii="CordiaUPC" w:eastAsia="Times New Roman" w:hAnsi="CordiaUPC" w:cs="CordiaUPC"/>
                <w:color w:val="000000"/>
                <w:sz w:val="26"/>
                <w:szCs w:val="26"/>
                <w:lang w:val="en-US"/>
              </w:rPr>
            </w:pPr>
            <w:r w:rsidRPr="005523FF">
              <w:rPr>
                <w:rFonts w:ascii="CordiaUPC" w:eastAsia="Times New Roman" w:hAnsi="CordiaUPC" w:cs="CordiaUPC" w:hint="cs"/>
                <w:color w:val="000000"/>
                <w:sz w:val="26"/>
                <w:szCs w:val="26"/>
                <w:lang w:val="en-US"/>
              </w:rPr>
              <w:t>Interbank and money market items</w:t>
            </w:r>
          </w:p>
        </w:tc>
        <w:tc>
          <w:tcPr>
            <w:tcW w:w="1260" w:type="dxa"/>
            <w:vAlign w:val="bottom"/>
          </w:tcPr>
          <w:p w14:paraId="095B7259" w14:textId="6BB055AB" w:rsidR="005523FF" w:rsidRPr="005523FF" w:rsidRDefault="0028132E" w:rsidP="005523FF">
            <w:pPr>
              <w:tabs>
                <w:tab w:val="decimal" w:pos="1001"/>
              </w:tabs>
              <w:spacing w:line="240" w:lineRule="exact"/>
              <w:rPr>
                <w:rFonts w:ascii="CordiaUPC" w:eastAsia="Times New Roman" w:hAnsi="CordiaUPC" w:cs="CordiaUPC"/>
                <w:bCs/>
                <w:sz w:val="26"/>
                <w:szCs w:val="26"/>
                <w:lang w:val="en-US" w:bidi="th-TH"/>
              </w:rPr>
            </w:pPr>
            <w:r>
              <w:rPr>
                <w:rFonts w:ascii="CordiaUPC" w:eastAsia="Times New Roman" w:hAnsi="CordiaUPC" w:cs="CordiaUPC"/>
                <w:bCs/>
                <w:sz w:val="26"/>
                <w:szCs w:val="26"/>
                <w:lang w:val="en-US" w:bidi="th-TH"/>
              </w:rPr>
              <w:t>276</w:t>
            </w:r>
          </w:p>
        </w:tc>
        <w:tc>
          <w:tcPr>
            <w:tcW w:w="180" w:type="dxa"/>
            <w:vAlign w:val="bottom"/>
          </w:tcPr>
          <w:p w14:paraId="143E7F33"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3CA28A37" w14:textId="6F23B342" w:rsidR="005523FF" w:rsidRPr="005523FF" w:rsidRDefault="005523FF" w:rsidP="005523FF">
            <w:pPr>
              <w:tabs>
                <w:tab w:val="decimal" w:pos="1001"/>
              </w:tabs>
              <w:spacing w:line="240" w:lineRule="exact"/>
              <w:rPr>
                <w:rFonts w:ascii="CordiaUPC" w:eastAsia="Times New Roman" w:hAnsi="CordiaUPC" w:cs="CordiaUPC"/>
                <w:bCs/>
                <w:sz w:val="26"/>
                <w:szCs w:val="26"/>
                <w:lang w:val="en-US" w:bidi="th-TH"/>
              </w:rPr>
            </w:pPr>
            <w:r w:rsidRPr="005523FF">
              <w:rPr>
                <w:rFonts w:ascii="CordiaUPC" w:eastAsia="Times New Roman" w:hAnsi="CordiaUPC" w:cs="CordiaUPC" w:hint="cs"/>
                <w:bCs/>
                <w:sz w:val="26"/>
                <w:szCs w:val="26"/>
              </w:rPr>
              <w:t>559</w:t>
            </w:r>
          </w:p>
        </w:tc>
        <w:tc>
          <w:tcPr>
            <w:tcW w:w="180" w:type="dxa"/>
            <w:vAlign w:val="bottom"/>
          </w:tcPr>
          <w:p w14:paraId="429D2CC8"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22CBD577" w14:textId="67C22FB7"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370</w:t>
            </w:r>
          </w:p>
        </w:tc>
        <w:tc>
          <w:tcPr>
            <w:tcW w:w="180" w:type="dxa"/>
            <w:vAlign w:val="bottom"/>
          </w:tcPr>
          <w:p w14:paraId="00C903C9"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78" w:type="dxa"/>
            <w:vAlign w:val="bottom"/>
          </w:tcPr>
          <w:p w14:paraId="3AA2E96C" w14:textId="621C633C"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394</w:t>
            </w:r>
          </w:p>
        </w:tc>
      </w:tr>
      <w:tr w:rsidR="005523FF" w:rsidRPr="005523FF" w14:paraId="651EEB30" w14:textId="77777777" w:rsidTr="00CA7404">
        <w:trPr>
          <w:cantSplit/>
        </w:trPr>
        <w:tc>
          <w:tcPr>
            <w:tcW w:w="3780" w:type="dxa"/>
          </w:tcPr>
          <w:p w14:paraId="689B4629" w14:textId="77777777" w:rsidR="005523FF" w:rsidRPr="005523FF" w:rsidRDefault="005523FF" w:rsidP="005523FF">
            <w:pPr>
              <w:spacing w:line="240" w:lineRule="exact"/>
              <w:rPr>
                <w:rFonts w:ascii="CordiaUPC" w:eastAsia="Times New Roman" w:hAnsi="CordiaUPC" w:cs="CordiaUPC"/>
                <w:sz w:val="26"/>
                <w:szCs w:val="26"/>
              </w:rPr>
            </w:pPr>
            <w:r w:rsidRPr="005523FF">
              <w:rPr>
                <w:rFonts w:ascii="CordiaUPC" w:eastAsia="Times New Roman" w:hAnsi="CordiaUPC" w:cs="CordiaUPC" w:hint="cs"/>
                <w:color w:val="000000"/>
                <w:sz w:val="26"/>
                <w:szCs w:val="26"/>
              </w:rPr>
              <w:t>Investments and trading transactions</w:t>
            </w:r>
          </w:p>
        </w:tc>
        <w:tc>
          <w:tcPr>
            <w:tcW w:w="1260" w:type="dxa"/>
            <w:vAlign w:val="bottom"/>
          </w:tcPr>
          <w:p w14:paraId="27DF7F18" w14:textId="56E7CF02"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17</w:t>
            </w:r>
          </w:p>
        </w:tc>
        <w:tc>
          <w:tcPr>
            <w:tcW w:w="180" w:type="dxa"/>
            <w:vAlign w:val="bottom"/>
          </w:tcPr>
          <w:p w14:paraId="441B7A49"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6D2F0FB1" w14:textId="02CFDC72"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26</w:t>
            </w:r>
          </w:p>
        </w:tc>
        <w:tc>
          <w:tcPr>
            <w:tcW w:w="180" w:type="dxa"/>
            <w:vAlign w:val="bottom"/>
          </w:tcPr>
          <w:p w14:paraId="4179FCF3"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7FE9D5A8" w14:textId="5AD4F31A"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11</w:t>
            </w:r>
          </w:p>
        </w:tc>
        <w:tc>
          <w:tcPr>
            <w:tcW w:w="180" w:type="dxa"/>
            <w:vAlign w:val="bottom"/>
          </w:tcPr>
          <w:p w14:paraId="48B69700"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78" w:type="dxa"/>
            <w:vAlign w:val="bottom"/>
          </w:tcPr>
          <w:p w14:paraId="1FCBB657" w14:textId="0F6F7A90"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14</w:t>
            </w:r>
          </w:p>
        </w:tc>
      </w:tr>
      <w:tr w:rsidR="005523FF" w:rsidRPr="005523FF" w14:paraId="2CE9C30D" w14:textId="77777777" w:rsidTr="00CA7404">
        <w:trPr>
          <w:cantSplit/>
        </w:trPr>
        <w:tc>
          <w:tcPr>
            <w:tcW w:w="3780" w:type="dxa"/>
          </w:tcPr>
          <w:p w14:paraId="6E318A7E" w14:textId="77777777" w:rsidR="005523FF" w:rsidRPr="005523FF" w:rsidRDefault="005523FF" w:rsidP="005523FF">
            <w:pPr>
              <w:spacing w:line="240" w:lineRule="exact"/>
              <w:rPr>
                <w:rFonts w:ascii="CordiaUPC" w:eastAsia="Times New Roman" w:hAnsi="CordiaUPC" w:cs="CordiaUPC"/>
                <w:color w:val="000000"/>
                <w:sz w:val="26"/>
                <w:szCs w:val="26"/>
                <w:lang w:val="en-US" w:bidi="th-TH"/>
              </w:rPr>
            </w:pPr>
            <w:r w:rsidRPr="005523FF">
              <w:rPr>
                <w:rFonts w:ascii="CordiaUPC" w:eastAsia="Times New Roman" w:hAnsi="CordiaUPC" w:cs="CordiaUPC" w:hint="cs"/>
                <w:color w:val="000000"/>
                <w:sz w:val="26"/>
                <w:szCs w:val="26"/>
              </w:rPr>
              <w:t xml:space="preserve">Investments in </w:t>
            </w:r>
            <w:r w:rsidRPr="005523FF">
              <w:rPr>
                <w:rFonts w:ascii="CordiaUPC" w:eastAsia="Times New Roman" w:hAnsi="CordiaUPC" w:cs="CordiaUPC" w:hint="cs"/>
                <w:color w:val="000000"/>
                <w:sz w:val="26"/>
                <w:szCs w:val="26"/>
                <w:lang w:val="en-US" w:bidi="th-TH"/>
              </w:rPr>
              <w:t>debt securities</w:t>
            </w:r>
          </w:p>
        </w:tc>
        <w:tc>
          <w:tcPr>
            <w:tcW w:w="1260" w:type="dxa"/>
            <w:vAlign w:val="bottom"/>
          </w:tcPr>
          <w:p w14:paraId="7D9AFFDA" w14:textId="297CA366"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334</w:t>
            </w:r>
          </w:p>
        </w:tc>
        <w:tc>
          <w:tcPr>
            <w:tcW w:w="180" w:type="dxa"/>
            <w:vAlign w:val="bottom"/>
          </w:tcPr>
          <w:p w14:paraId="3E56469B"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0EDF7E41" w14:textId="2F254272"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513</w:t>
            </w:r>
          </w:p>
        </w:tc>
        <w:tc>
          <w:tcPr>
            <w:tcW w:w="180" w:type="dxa"/>
            <w:vAlign w:val="bottom"/>
          </w:tcPr>
          <w:p w14:paraId="2EFB4434"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78744864" w14:textId="1FA93168"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170</w:t>
            </w:r>
          </w:p>
        </w:tc>
        <w:tc>
          <w:tcPr>
            <w:tcW w:w="180" w:type="dxa"/>
            <w:vAlign w:val="bottom"/>
          </w:tcPr>
          <w:p w14:paraId="200A2BCD"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78" w:type="dxa"/>
            <w:vAlign w:val="bottom"/>
          </w:tcPr>
          <w:p w14:paraId="413F1A89" w14:textId="01E0C81B"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189</w:t>
            </w:r>
          </w:p>
        </w:tc>
      </w:tr>
      <w:tr w:rsidR="005523FF" w:rsidRPr="005523FF" w14:paraId="4E4A05B0" w14:textId="77777777" w:rsidTr="00CA7404">
        <w:trPr>
          <w:cantSplit/>
        </w:trPr>
        <w:tc>
          <w:tcPr>
            <w:tcW w:w="3780" w:type="dxa"/>
          </w:tcPr>
          <w:p w14:paraId="1EEC95ED" w14:textId="77777777" w:rsidR="005523FF" w:rsidRPr="005523FF" w:rsidRDefault="005523FF" w:rsidP="005523FF">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Loans to customers</w:t>
            </w:r>
          </w:p>
        </w:tc>
        <w:tc>
          <w:tcPr>
            <w:tcW w:w="1260" w:type="dxa"/>
            <w:vAlign w:val="bottom"/>
          </w:tcPr>
          <w:p w14:paraId="75407485" w14:textId="7CF68725"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9,795</w:t>
            </w:r>
          </w:p>
        </w:tc>
        <w:tc>
          <w:tcPr>
            <w:tcW w:w="180" w:type="dxa"/>
            <w:vAlign w:val="bottom"/>
          </w:tcPr>
          <w:p w14:paraId="44C300D6"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0803E896" w14:textId="25D0A950"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11,337</w:t>
            </w:r>
          </w:p>
        </w:tc>
        <w:tc>
          <w:tcPr>
            <w:tcW w:w="180" w:type="dxa"/>
            <w:vAlign w:val="bottom"/>
          </w:tcPr>
          <w:p w14:paraId="18FE89FA"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77FFFA3C" w14:textId="74BAD180"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6,820</w:t>
            </w:r>
          </w:p>
        </w:tc>
        <w:tc>
          <w:tcPr>
            <w:tcW w:w="180" w:type="dxa"/>
            <w:vAlign w:val="bottom"/>
          </w:tcPr>
          <w:p w14:paraId="322FB567"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78" w:type="dxa"/>
            <w:vAlign w:val="bottom"/>
          </w:tcPr>
          <w:p w14:paraId="6B4EEF95" w14:textId="126424EC"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7,175</w:t>
            </w:r>
          </w:p>
        </w:tc>
      </w:tr>
      <w:tr w:rsidR="005523FF" w:rsidRPr="005523FF" w14:paraId="59500B2F" w14:textId="77777777" w:rsidTr="00CA7404">
        <w:trPr>
          <w:cantSplit/>
        </w:trPr>
        <w:tc>
          <w:tcPr>
            <w:tcW w:w="3780" w:type="dxa"/>
          </w:tcPr>
          <w:p w14:paraId="08C913C6" w14:textId="77777777" w:rsidR="005523FF" w:rsidRPr="005523FF" w:rsidRDefault="005523FF" w:rsidP="005523FF">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Hire purchase and finance leases</w:t>
            </w:r>
          </w:p>
        </w:tc>
        <w:tc>
          <w:tcPr>
            <w:tcW w:w="1260" w:type="dxa"/>
            <w:vAlign w:val="bottom"/>
          </w:tcPr>
          <w:p w14:paraId="25083673" w14:textId="6BE22B3A"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5,641</w:t>
            </w:r>
          </w:p>
        </w:tc>
        <w:tc>
          <w:tcPr>
            <w:tcW w:w="180" w:type="dxa"/>
            <w:vAlign w:val="bottom"/>
          </w:tcPr>
          <w:p w14:paraId="471D9100"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545081D1" w14:textId="72011EBC"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5,561</w:t>
            </w:r>
          </w:p>
        </w:tc>
        <w:tc>
          <w:tcPr>
            <w:tcW w:w="180" w:type="dxa"/>
            <w:vAlign w:val="bottom"/>
          </w:tcPr>
          <w:p w14:paraId="2F912072"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6D967001" w14:textId="3E0419C1"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w:t>
            </w:r>
          </w:p>
        </w:tc>
        <w:tc>
          <w:tcPr>
            <w:tcW w:w="180" w:type="dxa"/>
            <w:vAlign w:val="bottom"/>
          </w:tcPr>
          <w:p w14:paraId="3F53D837"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78" w:type="dxa"/>
            <w:vAlign w:val="bottom"/>
          </w:tcPr>
          <w:p w14:paraId="0E9A8795" w14:textId="579ECD4C"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w:t>
            </w:r>
          </w:p>
        </w:tc>
      </w:tr>
      <w:tr w:rsidR="005523FF" w:rsidRPr="005523FF" w14:paraId="3E978E57" w14:textId="77777777" w:rsidTr="00CA7404">
        <w:trPr>
          <w:cantSplit/>
        </w:trPr>
        <w:tc>
          <w:tcPr>
            <w:tcW w:w="3780" w:type="dxa"/>
          </w:tcPr>
          <w:p w14:paraId="6ECA02C8" w14:textId="77777777" w:rsidR="005523FF" w:rsidRPr="005523FF" w:rsidRDefault="005523FF" w:rsidP="005523FF">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Others</w:t>
            </w:r>
          </w:p>
        </w:tc>
        <w:tc>
          <w:tcPr>
            <w:tcW w:w="1260" w:type="dxa"/>
            <w:vAlign w:val="bottom"/>
          </w:tcPr>
          <w:p w14:paraId="56D9A465" w14:textId="5EA134FF"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w:t>
            </w:r>
          </w:p>
        </w:tc>
        <w:tc>
          <w:tcPr>
            <w:tcW w:w="180" w:type="dxa"/>
            <w:vAlign w:val="bottom"/>
          </w:tcPr>
          <w:p w14:paraId="7684ACB3"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5AE25273" w14:textId="49707A9D"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w:t>
            </w:r>
          </w:p>
        </w:tc>
        <w:tc>
          <w:tcPr>
            <w:tcW w:w="180" w:type="dxa"/>
            <w:vAlign w:val="bottom"/>
          </w:tcPr>
          <w:p w14:paraId="3781F6B2"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0FE1DA3E" w14:textId="3E5CDD80"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w:t>
            </w:r>
          </w:p>
        </w:tc>
        <w:tc>
          <w:tcPr>
            <w:tcW w:w="180" w:type="dxa"/>
            <w:vAlign w:val="bottom"/>
          </w:tcPr>
          <w:p w14:paraId="667E2C40"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78" w:type="dxa"/>
            <w:vAlign w:val="bottom"/>
          </w:tcPr>
          <w:p w14:paraId="11748824" w14:textId="0C7D17DA"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w:t>
            </w:r>
          </w:p>
        </w:tc>
      </w:tr>
      <w:tr w:rsidR="005523FF" w:rsidRPr="005523FF" w14:paraId="0701617E" w14:textId="77777777" w:rsidTr="00CA7404">
        <w:trPr>
          <w:cantSplit/>
        </w:trPr>
        <w:tc>
          <w:tcPr>
            <w:tcW w:w="3780" w:type="dxa"/>
          </w:tcPr>
          <w:p w14:paraId="573C8176" w14:textId="77777777" w:rsidR="005523FF" w:rsidRPr="005523FF" w:rsidRDefault="005523FF" w:rsidP="005523FF">
            <w:pPr>
              <w:spacing w:line="240" w:lineRule="exact"/>
              <w:rPr>
                <w:rFonts w:ascii="CordiaUPC" w:eastAsia="Times New Roman" w:hAnsi="CordiaUPC" w:cs="CordiaUPC"/>
                <w:b/>
                <w:bCs/>
                <w:color w:val="000000"/>
                <w:sz w:val="26"/>
                <w:szCs w:val="26"/>
              </w:rPr>
            </w:pPr>
            <w:r w:rsidRPr="005523FF">
              <w:rPr>
                <w:rFonts w:ascii="CordiaUPC" w:eastAsia="Times New Roman" w:hAnsi="CordiaUPC" w:cs="CordiaUPC" w:hint="cs"/>
                <w:b/>
                <w:bCs/>
                <w:color w:val="000000"/>
                <w:sz w:val="26"/>
                <w:szCs w:val="26"/>
              </w:rPr>
              <w:t xml:space="preserve">Total </w:t>
            </w:r>
          </w:p>
        </w:tc>
        <w:tc>
          <w:tcPr>
            <w:tcW w:w="1260" w:type="dxa"/>
            <w:tcBorders>
              <w:top w:val="single" w:sz="4" w:space="0" w:color="auto"/>
              <w:bottom w:val="double" w:sz="4" w:space="0" w:color="auto"/>
            </w:tcBorders>
            <w:vAlign w:val="bottom"/>
          </w:tcPr>
          <w:p w14:paraId="473F6E3F" w14:textId="3E0FC9C4" w:rsidR="005523FF" w:rsidRPr="005523FF" w:rsidRDefault="0028132E" w:rsidP="005523FF">
            <w:pPr>
              <w:tabs>
                <w:tab w:val="decimal" w:pos="1001"/>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16,064</w:t>
            </w:r>
          </w:p>
        </w:tc>
        <w:tc>
          <w:tcPr>
            <w:tcW w:w="180" w:type="dxa"/>
            <w:vAlign w:val="bottom"/>
          </w:tcPr>
          <w:p w14:paraId="677553AE"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tcBorders>
              <w:top w:val="single" w:sz="4" w:space="0" w:color="auto"/>
              <w:bottom w:val="double" w:sz="4" w:space="0" w:color="auto"/>
            </w:tcBorders>
            <w:vAlign w:val="bottom"/>
          </w:tcPr>
          <w:p w14:paraId="1B183086" w14:textId="1903D629" w:rsidR="005523FF" w:rsidRPr="005523FF" w:rsidRDefault="005523FF" w:rsidP="005523FF">
            <w:pPr>
              <w:tabs>
                <w:tab w:val="decimal" w:pos="1001"/>
              </w:tabs>
              <w:spacing w:line="240" w:lineRule="exact"/>
              <w:rPr>
                <w:rFonts w:ascii="CordiaUPC" w:eastAsia="Times New Roman" w:hAnsi="CordiaUPC" w:cs="CordiaUPC"/>
                <w:b/>
                <w:sz w:val="26"/>
                <w:szCs w:val="26"/>
              </w:rPr>
            </w:pPr>
            <w:r w:rsidRPr="005523FF">
              <w:rPr>
                <w:rFonts w:ascii="CordiaUPC" w:eastAsia="Times New Roman" w:hAnsi="CordiaUPC" w:cs="CordiaUPC" w:hint="cs"/>
                <w:b/>
                <w:sz w:val="26"/>
                <w:szCs w:val="26"/>
              </w:rPr>
              <w:t>17,996</w:t>
            </w:r>
          </w:p>
        </w:tc>
        <w:tc>
          <w:tcPr>
            <w:tcW w:w="180" w:type="dxa"/>
            <w:vAlign w:val="bottom"/>
          </w:tcPr>
          <w:p w14:paraId="0A0A5741" w14:textId="77777777" w:rsidR="005523FF" w:rsidRPr="005523FF" w:rsidRDefault="005523FF" w:rsidP="005523FF">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49C21288" w14:textId="2D8ABBCA" w:rsidR="005523FF" w:rsidRPr="005523FF" w:rsidRDefault="0028132E" w:rsidP="005523FF">
            <w:pPr>
              <w:tabs>
                <w:tab w:val="decimal" w:pos="1001"/>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7,372</w:t>
            </w:r>
          </w:p>
        </w:tc>
        <w:tc>
          <w:tcPr>
            <w:tcW w:w="180" w:type="dxa"/>
            <w:vAlign w:val="bottom"/>
          </w:tcPr>
          <w:p w14:paraId="354DD4E8" w14:textId="77777777" w:rsidR="005523FF" w:rsidRPr="005523FF" w:rsidRDefault="005523FF" w:rsidP="005523FF">
            <w:pPr>
              <w:tabs>
                <w:tab w:val="decimal" w:pos="1001"/>
              </w:tabs>
              <w:spacing w:line="240" w:lineRule="exact"/>
              <w:rPr>
                <w:rFonts w:ascii="CordiaUPC" w:eastAsia="Times New Roman" w:hAnsi="CordiaUPC" w:cs="CordiaUPC"/>
                <w:b/>
                <w:sz w:val="26"/>
                <w:szCs w:val="26"/>
              </w:rPr>
            </w:pPr>
          </w:p>
        </w:tc>
        <w:tc>
          <w:tcPr>
            <w:tcW w:w="1278" w:type="dxa"/>
            <w:tcBorders>
              <w:top w:val="single" w:sz="4" w:space="0" w:color="auto"/>
              <w:bottom w:val="double" w:sz="4" w:space="0" w:color="auto"/>
            </w:tcBorders>
            <w:vAlign w:val="bottom"/>
          </w:tcPr>
          <w:p w14:paraId="05ED9889" w14:textId="0882BBBF" w:rsidR="005523FF" w:rsidRPr="005523FF" w:rsidRDefault="005523FF" w:rsidP="005523FF">
            <w:pPr>
              <w:tabs>
                <w:tab w:val="decimal" w:pos="1001"/>
              </w:tabs>
              <w:spacing w:line="240" w:lineRule="exact"/>
              <w:rPr>
                <w:rFonts w:ascii="CordiaUPC" w:eastAsia="Times New Roman" w:hAnsi="CordiaUPC" w:cs="CordiaUPC"/>
                <w:b/>
                <w:sz w:val="26"/>
                <w:szCs w:val="26"/>
              </w:rPr>
            </w:pPr>
            <w:r w:rsidRPr="005523FF">
              <w:rPr>
                <w:rFonts w:ascii="CordiaUPC" w:eastAsia="Times New Roman" w:hAnsi="CordiaUPC" w:cs="CordiaUPC" w:hint="cs"/>
                <w:b/>
                <w:sz w:val="26"/>
                <w:szCs w:val="26"/>
              </w:rPr>
              <w:t>7,772</w:t>
            </w:r>
          </w:p>
        </w:tc>
      </w:tr>
    </w:tbl>
    <w:p w14:paraId="07DE8441" w14:textId="77777777" w:rsidR="005523FF" w:rsidRPr="005523FF" w:rsidRDefault="005523FF" w:rsidP="005523FF">
      <w:pPr>
        <w:spacing w:line="240" w:lineRule="exact"/>
        <w:rPr>
          <w:rFonts w:ascii="CordiaUPC" w:eastAsia="Times New Roman" w:hAnsi="CordiaUPC" w:cs="CordiaUPC"/>
          <w:b/>
          <w:bCs/>
          <w:sz w:val="26"/>
          <w:szCs w:val="26"/>
          <w:lang w:bidi="th-TH"/>
        </w:rPr>
      </w:pPr>
    </w:p>
    <w:tbl>
      <w:tblPr>
        <w:tblW w:w="9594" w:type="dxa"/>
        <w:tblInd w:w="450" w:type="dxa"/>
        <w:tblLayout w:type="fixed"/>
        <w:tblCellMar>
          <w:left w:w="79" w:type="dxa"/>
          <w:right w:w="79" w:type="dxa"/>
        </w:tblCellMar>
        <w:tblLook w:val="0000" w:firstRow="0" w:lastRow="0" w:firstColumn="0" w:lastColumn="0" w:noHBand="0" w:noVBand="0"/>
      </w:tblPr>
      <w:tblGrid>
        <w:gridCol w:w="3780"/>
        <w:gridCol w:w="1278"/>
        <w:gridCol w:w="180"/>
        <w:gridCol w:w="1350"/>
        <w:gridCol w:w="180"/>
        <w:gridCol w:w="1350"/>
        <w:gridCol w:w="180"/>
        <w:gridCol w:w="1296"/>
      </w:tblGrid>
      <w:tr w:rsidR="005523FF" w:rsidRPr="005523FF" w14:paraId="7528CF94" w14:textId="77777777" w:rsidTr="00CA7404">
        <w:trPr>
          <w:cantSplit/>
          <w:tblHeader/>
        </w:trPr>
        <w:tc>
          <w:tcPr>
            <w:tcW w:w="3780" w:type="dxa"/>
          </w:tcPr>
          <w:p w14:paraId="7E8473C5" w14:textId="77777777" w:rsidR="005523FF" w:rsidRPr="005523FF" w:rsidDel="009843A0" w:rsidRDefault="005523FF" w:rsidP="005523FF">
            <w:pPr>
              <w:spacing w:line="240" w:lineRule="exact"/>
              <w:rPr>
                <w:rFonts w:ascii="CordiaUPC" w:eastAsia="Times New Roman" w:hAnsi="CordiaUPC" w:cs="CordiaUPC"/>
                <w:b/>
                <w:bCs/>
                <w:i/>
                <w:iCs/>
                <w:sz w:val="26"/>
                <w:szCs w:val="26"/>
              </w:rPr>
            </w:pPr>
          </w:p>
        </w:tc>
        <w:tc>
          <w:tcPr>
            <w:tcW w:w="2808" w:type="dxa"/>
            <w:gridSpan w:val="3"/>
            <w:shd w:val="clear" w:color="auto" w:fill="auto"/>
          </w:tcPr>
          <w:p w14:paraId="3A5A5BAE" w14:textId="77777777" w:rsidR="005523FF" w:rsidRPr="005523FF" w:rsidDel="00C42DBB" w:rsidRDefault="005523FF" w:rsidP="005523FF">
            <w:pPr>
              <w:spacing w:line="240" w:lineRule="exact"/>
              <w:jc w:val="center"/>
              <w:rPr>
                <w:rFonts w:ascii="CordiaUPC" w:eastAsia="Times New Roman" w:hAnsi="CordiaUPC" w:cs="CordiaUPC"/>
                <w:bCs/>
                <w:snapToGrid w:val="0"/>
                <w:sz w:val="26"/>
                <w:szCs w:val="26"/>
                <w:lang w:eastAsia="th-TH" w:bidi="th-TH"/>
              </w:rPr>
            </w:pPr>
            <w:r w:rsidRPr="005523FF">
              <w:rPr>
                <w:rFonts w:ascii="CordiaUPC" w:eastAsia="Times New Roman" w:hAnsi="CordiaUPC" w:cs="CordiaUPC" w:hint="cs"/>
                <w:b/>
                <w:sz w:val="26"/>
                <w:szCs w:val="26"/>
              </w:rPr>
              <w:t>Consolidated</w:t>
            </w:r>
          </w:p>
        </w:tc>
        <w:tc>
          <w:tcPr>
            <w:tcW w:w="180" w:type="dxa"/>
            <w:shd w:val="clear" w:color="auto" w:fill="auto"/>
          </w:tcPr>
          <w:p w14:paraId="377BF9A7" w14:textId="77777777" w:rsidR="005523FF" w:rsidRPr="005523FF" w:rsidRDefault="005523FF" w:rsidP="005523FF">
            <w:pPr>
              <w:spacing w:line="240" w:lineRule="exact"/>
              <w:jc w:val="center"/>
              <w:rPr>
                <w:rFonts w:ascii="CordiaUPC" w:eastAsia="Times New Roman" w:hAnsi="CordiaUPC" w:cs="CordiaUPC"/>
                <w:bCs/>
                <w:sz w:val="26"/>
                <w:szCs w:val="26"/>
              </w:rPr>
            </w:pPr>
          </w:p>
        </w:tc>
        <w:tc>
          <w:tcPr>
            <w:tcW w:w="2826" w:type="dxa"/>
            <w:gridSpan w:val="3"/>
            <w:shd w:val="clear" w:color="auto" w:fill="auto"/>
          </w:tcPr>
          <w:p w14:paraId="2A255489" w14:textId="77777777" w:rsidR="005523FF" w:rsidRPr="005523FF" w:rsidDel="00C42DBB" w:rsidRDefault="005523FF" w:rsidP="005523FF">
            <w:pPr>
              <w:tabs>
                <w:tab w:val="left" w:pos="656"/>
              </w:tabs>
              <w:spacing w:line="240" w:lineRule="exact"/>
              <w:jc w:val="center"/>
              <w:rPr>
                <w:rFonts w:ascii="CordiaUPC" w:eastAsia="Times New Roman" w:hAnsi="CordiaUPC" w:cs="CordiaUPC"/>
                <w:bCs/>
                <w:snapToGrid w:val="0"/>
                <w:sz w:val="26"/>
                <w:szCs w:val="26"/>
                <w:lang w:eastAsia="th-TH" w:bidi="th-TH"/>
              </w:rPr>
            </w:pPr>
            <w:r w:rsidRPr="005523FF">
              <w:rPr>
                <w:rFonts w:ascii="CordiaUPC" w:eastAsia="Times New Roman" w:hAnsi="CordiaUPC" w:cs="CordiaUPC" w:hint="cs"/>
                <w:b/>
                <w:sz w:val="26"/>
                <w:szCs w:val="26"/>
              </w:rPr>
              <w:t>Bank only</w:t>
            </w:r>
          </w:p>
        </w:tc>
      </w:tr>
      <w:tr w:rsidR="005523FF" w:rsidRPr="005523FF" w14:paraId="4BB23E14" w14:textId="77777777" w:rsidTr="00CA7404">
        <w:trPr>
          <w:cantSplit/>
          <w:tblHeader/>
        </w:trPr>
        <w:tc>
          <w:tcPr>
            <w:tcW w:w="3780" w:type="dxa"/>
          </w:tcPr>
          <w:p w14:paraId="39B0495E" w14:textId="77777777" w:rsidR="005523FF" w:rsidRPr="005523FF" w:rsidRDefault="005523FF" w:rsidP="005523FF">
            <w:pPr>
              <w:spacing w:line="240" w:lineRule="exact"/>
              <w:ind w:right="-79"/>
              <w:rPr>
                <w:rFonts w:ascii="CordiaUPC" w:eastAsia="Times New Roman" w:hAnsi="CordiaUPC" w:cs="CordiaUPC"/>
                <w:b/>
                <w:bCs/>
                <w:i/>
                <w:iCs/>
                <w:spacing w:val="-4"/>
                <w:sz w:val="26"/>
                <w:szCs w:val="26"/>
              </w:rPr>
            </w:pPr>
            <w:r w:rsidRPr="005523FF">
              <w:rPr>
                <w:rFonts w:ascii="CordiaUPC" w:eastAsia="Times New Roman" w:hAnsi="CordiaUPC" w:cs="CordiaUPC" w:hint="cs"/>
                <w:b/>
                <w:bCs/>
                <w:i/>
                <w:iCs/>
                <w:sz w:val="26"/>
                <w:szCs w:val="26"/>
                <w:lang w:val="en-US"/>
              </w:rPr>
              <w:t>For the six-month periods ended 30 June</w:t>
            </w:r>
          </w:p>
        </w:tc>
        <w:tc>
          <w:tcPr>
            <w:tcW w:w="1278" w:type="dxa"/>
            <w:shd w:val="clear" w:color="auto" w:fill="auto"/>
          </w:tcPr>
          <w:p w14:paraId="3AFB6481" w14:textId="038B2B28"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594B7C08" w14:textId="77777777" w:rsidR="005523FF" w:rsidRPr="005523FF" w:rsidRDefault="005523FF" w:rsidP="005523FF">
            <w:pPr>
              <w:spacing w:line="240" w:lineRule="exact"/>
              <w:jc w:val="center"/>
              <w:rPr>
                <w:rFonts w:ascii="CordiaUPC" w:eastAsia="Times New Roman" w:hAnsi="CordiaUPC" w:cs="CordiaUPC"/>
                <w:bCs/>
                <w:sz w:val="26"/>
                <w:szCs w:val="26"/>
              </w:rPr>
            </w:pPr>
          </w:p>
        </w:tc>
        <w:tc>
          <w:tcPr>
            <w:tcW w:w="1350" w:type="dxa"/>
            <w:shd w:val="clear" w:color="auto" w:fill="auto"/>
          </w:tcPr>
          <w:p w14:paraId="3FE23093" w14:textId="51398310"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636E3FEE" w14:textId="77777777" w:rsidR="005523FF" w:rsidRPr="005523FF" w:rsidRDefault="005523FF" w:rsidP="005523FF">
            <w:pPr>
              <w:spacing w:line="240" w:lineRule="exact"/>
              <w:jc w:val="center"/>
              <w:rPr>
                <w:rFonts w:ascii="CordiaUPC" w:eastAsia="Times New Roman" w:hAnsi="CordiaUPC" w:cs="CordiaUPC"/>
                <w:bCs/>
                <w:sz w:val="26"/>
                <w:szCs w:val="26"/>
              </w:rPr>
            </w:pPr>
          </w:p>
        </w:tc>
        <w:tc>
          <w:tcPr>
            <w:tcW w:w="1350" w:type="dxa"/>
            <w:shd w:val="clear" w:color="auto" w:fill="auto"/>
          </w:tcPr>
          <w:p w14:paraId="17978713" w14:textId="2FA00B89"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2B258FD0" w14:textId="77777777" w:rsidR="005523FF" w:rsidRPr="005523FF" w:rsidRDefault="005523FF" w:rsidP="005523FF">
            <w:pPr>
              <w:spacing w:line="240" w:lineRule="exact"/>
              <w:jc w:val="center"/>
              <w:rPr>
                <w:rFonts w:ascii="CordiaUPC" w:eastAsia="Times New Roman" w:hAnsi="CordiaUPC" w:cs="CordiaUPC"/>
                <w:bCs/>
                <w:sz w:val="26"/>
                <w:szCs w:val="26"/>
              </w:rPr>
            </w:pPr>
          </w:p>
        </w:tc>
        <w:tc>
          <w:tcPr>
            <w:tcW w:w="1296" w:type="dxa"/>
            <w:shd w:val="clear" w:color="auto" w:fill="auto"/>
          </w:tcPr>
          <w:p w14:paraId="5B0AE2F9" w14:textId="292D97FB"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5523FF" w:rsidRPr="005523FF" w14:paraId="5EE9F041" w14:textId="77777777" w:rsidTr="00CA7404">
        <w:trPr>
          <w:cantSplit/>
          <w:tblHeader/>
        </w:trPr>
        <w:tc>
          <w:tcPr>
            <w:tcW w:w="3780" w:type="dxa"/>
          </w:tcPr>
          <w:p w14:paraId="10045405" w14:textId="77777777" w:rsidR="005523FF" w:rsidRPr="005523FF" w:rsidRDefault="005523FF" w:rsidP="005523FF">
            <w:pPr>
              <w:spacing w:line="240" w:lineRule="exact"/>
              <w:rPr>
                <w:rFonts w:ascii="CordiaUPC" w:eastAsia="Times New Roman" w:hAnsi="CordiaUPC" w:cs="CordiaUPC"/>
                <w:b/>
                <w:bCs/>
                <w:i/>
                <w:iCs/>
                <w:sz w:val="26"/>
                <w:szCs w:val="26"/>
              </w:rPr>
            </w:pPr>
          </w:p>
        </w:tc>
        <w:tc>
          <w:tcPr>
            <w:tcW w:w="5814" w:type="dxa"/>
            <w:gridSpan w:val="7"/>
            <w:shd w:val="clear" w:color="auto" w:fill="auto"/>
          </w:tcPr>
          <w:p w14:paraId="1117F3A0" w14:textId="77777777" w:rsidR="005523FF" w:rsidRPr="005523FF" w:rsidRDefault="005523FF" w:rsidP="005523FF">
            <w:pPr>
              <w:spacing w:line="240" w:lineRule="exact"/>
              <w:jc w:val="center"/>
              <w:rPr>
                <w:rFonts w:ascii="CordiaUPC" w:eastAsia="Times New Roman" w:hAnsi="CordiaUPC" w:cs="CordiaUPC"/>
                <w:bCs/>
                <w:sz w:val="26"/>
                <w:szCs w:val="26"/>
              </w:rPr>
            </w:pPr>
            <w:r w:rsidRPr="005523FF">
              <w:rPr>
                <w:rFonts w:ascii="CordiaUPC" w:eastAsia="Times New Roman" w:hAnsi="CordiaUPC" w:cs="CordiaUPC" w:hint="cs"/>
                <w:bCs/>
                <w:i/>
                <w:iCs/>
                <w:sz w:val="26"/>
                <w:szCs w:val="26"/>
              </w:rPr>
              <w:t>(in million Baht)</w:t>
            </w:r>
            <w:r w:rsidRPr="005523FF" w:rsidDel="009843A0">
              <w:rPr>
                <w:rFonts w:ascii="CordiaUPC" w:eastAsia="Times New Roman" w:hAnsi="CordiaUPC" w:cs="CordiaUPC" w:hint="cs"/>
                <w:bCs/>
                <w:sz w:val="26"/>
                <w:szCs w:val="26"/>
              </w:rPr>
              <w:t xml:space="preserve"> </w:t>
            </w:r>
          </w:p>
        </w:tc>
      </w:tr>
      <w:tr w:rsidR="005523FF" w:rsidRPr="005523FF" w14:paraId="7E312A0E" w14:textId="77777777" w:rsidTr="00CA7404">
        <w:trPr>
          <w:cantSplit/>
        </w:trPr>
        <w:tc>
          <w:tcPr>
            <w:tcW w:w="3780" w:type="dxa"/>
          </w:tcPr>
          <w:p w14:paraId="4FB2D11E" w14:textId="77777777" w:rsidR="005523FF" w:rsidRPr="005523FF" w:rsidRDefault="005523FF" w:rsidP="005523FF">
            <w:pPr>
              <w:spacing w:line="240" w:lineRule="exact"/>
              <w:rPr>
                <w:rFonts w:ascii="CordiaUPC" w:eastAsia="Times New Roman" w:hAnsi="CordiaUPC" w:cs="CordiaUPC"/>
                <w:color w:val="000000"/>
                <w:sz w:val="26"/>
                <w:szCs w:val="26"/>
                <w:lang w:val="en-US"/>
              </w:rPr>
            </w:pPr>
            <w:r w:rsidRPr="005523FF">
              <w:rPr>
                <w:rFonts w:ascii="CordiaUPC" w:eastAsia="Times New Roman" w:hAnsi="CordiaUPC" w:cs="CordiaUPC" w:hint="cs"/>
                <w:color w:val="000000"/>
                <w:sz w:val="26"/>
                <w:szCs w:val="26"/>
                <w:lang w:val="en-US"/>
              </w:rPr>
              <w:t>Interbank and money market items</w:t>
            </w:r>
          </w:p>
        </w:tc>
        <w:tc>
          <w:tcPr>
            <w:tcW w:w="1278" w:type="dxa"/>
            <w:vAlign w:val="bottom"/>
          </w:tcPr>
          <w:p w14:paraId="1A0D4E22" w14:textId="6829F1B9" w:rsidR="005523FF" w:rsidRPr="005523FF" w:rsidRDefault="0028132E" w:rsidP="005523FF">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601</w:t>
            </w:r>
          </w:p>
        </w:tc>
        <w:tc>
          <w:tcPr>
            <w:tcW w:w="180" w:type="dxa"/>
            <w:vAlign w:val="bottom"/>
          </w:tcPr>
          <w:p w14:paraId="0B7B26DA" w14:textId="77777777" w:rsidR="005523FF" w:rsidRPr="005523FF" w:rsidRDefault="005523FF" w:rsidP="005523FF">
            <w:pPr>
              <w:tabs>
                <w:tab w:val="decimal" w:pos="1019"/>
              </w:tabs>
              <w:spacing w:line="240" w:lineRule="exact"/>
              <w:rPr>
                <w:rFonts w:ascii="CordiaUPC" w:eastAsia="Times New Roman" w:hAnsi="CordiaUPC" w:cs="CordiaUPC"/>
                <w:bCs/>
                <w:sz w:val="26"/>
                <w:szCs w:val="26"/>
              </w:rPr>
            </w:pPr>
          </w:p>
        </w:tc>
        <w:tc>
          <w:tcPr>
            <w:tcW w:w="1350" w:type="dxa"/>
            <w:vAlign w:val="bottom"/>
          </w:tcPr>
          <w:p w14:paraId="0E8E2B07" w14:textId="68207C04" w:rsidR="005523FF" w:rsidRPr="005523FF" w:rsidRDefault="005523FF" w:rsidP="005523FF">
            <w:pPr>
              <w:tabs>
                <w:tab w:val="decimal" w:pos="1019"/>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lang w:val="en-US" w:bidi="th-TH"/>
              </w:rPr>
              <w:t>1,207</w:t>
            </w:r>
          </w:p>
        </w:tc>
        <w:tc>
          <w:tcPr>
            <w:tcW w:w="180" w:type="dxa"/>
            <w:vAlign w:val="bottom"/>
          </w:tcPr>
          <w:p w14:paraId="7F1556FF"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70B78253" w14:textId="03E43F9C"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751</w:t>
            </w:r>
          </w:p>
        </w:tc>
        <w:tc>
          <w:tcPr>
            <w:tcW w:w="180" w:type="dxa"/>
            <w:vAlign w:val="bottom"/>
          </w:tcPr>
          <w:p w14:paraId="4B0F9693"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96" w:type="dxa"/>
            <w:vAlign w:val="bottom"/>
          </w:tcPr>
          <w:p w14:paraId="301058F3" w14:textId="790DDC39"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722</w:t>
            </w:r>
          </w:p>
        </w:tc>
      </w:tr>
      <w:tr w:rsidR="005523FF" w:rsidRPr="005523FF" w14:paraId="6AC8ADAC" w14:textId="77777777" w:rsidTr="00CA7404">
        <w:trPr>
          <w:cantSplit/>
        </w:trPr>
        <w:tc>
          <w:tcPr>
            <w:tcW w:w="3780" w:type="dxa"/>
          </w:tcPr>
          <w:p w14:paraId="3F275BBD" w14:textId="77777777" w:rsidR="005523FF" w:rsidRPr="005523FF" w:rsidRDefault="005523FF" w:rsidP="005523FF">
            <w:pPr>
              <w:spacing w:line="240" w:lineRule="exact"/>
              <w:rPr>
                <w:rFonts w:ascii="CordiaUPC" w:eastAsia="Times New Roman" w:hAnsi="CordiaUPC" w:cs="CordiaUPC"/>
                <w:sz w:val="26"/>
                <w:szCs w:val="26"/>
              </w:rPr>
            </w:pPr>
            <w:r w:rsidRPr="005523FF">
              <w:rPr>
                <w:rFonts w:ascii="CordiaUPC" w:eastAsia="Times New Roman" w:hAnsi="CordiaUPC" w:cs="CordiaUPC" w:hint="cs"/>
                <w:color w:val="000000"/>
                <w:sz w:val="26"/>
                <w:szCs w:val="26"/>
              </w:rPr>
              <w:t>Investments and trading transactions</w:t>
            </w:r>
          </w:p>
        </w:tc>
        <w:tc>
          <w:tcPr>
            <w:tcW w:w="1278" w:type="dxa"/>
            <w:vAlign w:val="bottom"/>
          </w:tcPr>
          <w:p w14:paraId="63F736DA" w14:textId="1005C0AD" w:rsidR="005523FF" w:rsidRPr="005523FF" w:rsidRDefault="0028132E" w:rsidP="005523FF">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33</w:t>
            </w:r>
          </w:p>
        </w:tc>
        <w:tc>
          <w:tcPr>
            <w:tcW w:w="180" w:type="dxa"/>
            <w:vAlign w:val="bottom"/>
          </w:tcPr>
          <w:p w14:paraId="1E003731" w14:textId="77777777" w:rsidR="005523FF" w:rsidRPr="005523FF" w:rsidRDefault="005523FF" w:rsidP="005523FF">
            <w:pPr>
              <w:tabs>
                <w:tab w:val="decimal" w:pos="1019"/>
              </w:tabs>
              <w:spacing w:line="240" w:lineRule="exact"/>
              <w:rPr>
                <w:rFonts w:ascii="CordiaUPC" w:eastAsia="Times New Roman" w:hAnsi="CordiaUPC" w:cs="CordiaUPC"/>
                <w:bCs/>
                <w:sz w:val="26"/>
                <w:szCs w:val="26"/>
              </w:rPr>
            </w:pPr>
          </w:p>
        </w:tc>
        <w:tc>
          <w:tcPr>
            <w:tcW w:w="1350" w:type="dxa"/>
            <w:vAlign w:val="bottom"/>
          </w:tcPr>
          <w:p w14:paraId="09521F28" w14:textId="34F98E48" w:rsidR="005523FF" w:rsidRPr="005523FF" w:rsidRDefault="005523FF" w:rsidP="005523FF">
            <w:pPr>
              <w:tabs>
                <w:tab w:val="decimal" w:pos="1019"/>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65</w:t>
            </w:r>
          </w:p>
        </w:tc>
        <w:tc>
          <w:tcPr>
            <w:tcW w:w="180" w:type="dxa"/>
            <w:vAlign w:val="bottom"/>
          </w:tcPr>
          <w:p w14:paraId="2E81F888"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4B283952" w14:textId="6190F8FD"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22</w:t>
            </w:r>
          </w:p>
        </w:tc>
        <w:tc>
          <w:tcPr>
            <w:tcW w:w="180" w:type="dxa"/>
            <w:vAlign w:val="bottom"/>
          </w:tcPr>
          <w:p w14:paraId="612BD64E"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96" w:type="dxa"/>
            <w:vAlign w:val="bottom"/>
          </w:tcPr>
          <w:p w14:paraId="69C94E2B" w14:textId="1136CA19"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50</w:t>
            </w:r>
          </w:p>
        </w:tc>
      </w:tr>
      <w:tr w:rsidR="005523FF" w:rsidRPr="005523FF" w14:paraId="608819B5" w14:textId="77777777" w:rsidTr="00CA7404">
        <w:trPr>
          <w:cantSplit/>
        </w:trPr>
        <w:tc>
          <w:tcPr>
            <w:tcW w:w="3780" w:type="dxa"/>
          </w:tcPr>
          <w:p w14:paraId="2FBB8876" w14:textId="77777777" w:rsidR="005523FF" w:rsidRPr="005523FF" w:rsidRDefault="005523FF" w:rsidP="005523FF">
            <w:pPr>
              <w:spacing w:line="240" w:lineRule="exact"/>
              <w:rPr>
                <w:rFonts w:ascii="CordiaUPC" w:eastAsia="Times New Roman" w:hAnsi="CordiaUPC" w:cs="CordiaUPC"/>
                <w:color w:val="000000"/>
                <w:sz w:val="26"/>
                <w:szCs w:val="26"/>
                <w:lang w:val="en-US" w:bidi="th-TH"/>
              </w:rPr>
            </w:pPr>
            <w:r w:rsidRPr="005523FF">
              <w:rPr>
                <w:rFonts w:ascii="CordiaUPC" w:eastAsia="Times New Roman" w:hAnsi="CordiaUPC" w:cs="CordiaUPC" w:hint="cs"/>
                <w:color w:val="000000"/>
                <w:sz w:val="26"/>
                <w:szCs w:val="26"/>
              </w:rPr>
              <w:t xml:space="preserve">Investments in </w:t>
            </w:r>
            <w:r w:rsidRPr="005523FF">
              <w:rPr>
                <w:rFonts w:ascii="CordiaUPC" w:eastAsia="Times New Roman" w:hAnsi="CordiaUPC" w:cs="CordiaUPC" w:hint="cs"/>
                <w:color w:val="000000"/>
                <w:sz w:val="26"/>
                <w:szCs w:val="26"/>
                <w:lang w:val="en-US" w:bidi="th-TH"/>
              </w:rPr>
              <w:t>debt securities</w:t>
            </w:r>
          </w:p>
        </w:tc>
        <w:tc>
          <w:tcPr>
            <w:tcW w:w="1278" w:type="dxa"/>
            <w:vAlign w:val="bottom"/>
          </w:tcPr>
          <w:p w14:paraId="486EDCC6" w14:textId="118D4543" w:rsidR="005523FF" w:rsidRPr="005523FF" w:rsidRDefault="0028132E" w:rsidP="005523FF">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610</w:t>
            </w:r>
          </w:p>
        </w:tc>
        <w:tc>
          <w:tcPr>
            <w:tcW w:w="180" w:type="dxa"/>
            <w:vAlign w:val="bottom"/>
          </w:tcPr>
          <w:p w14:paraId="601883D3" w14:textId="77777777" w:rsidR="005523FF" w:rsidRPr="005523FF" w:rsidRDefault="005523FF" w:rsidP="005523FF">
            <w:pPr>
              <w:tabs>
                <w:tab w:val="decimal" w:pos="1019"/>
              </w:tabs>
              <w:spacing w:line="240" w:lineRule="exact"/>
              <w:rPr>
                <w:rFonts w:ascii="CordiaUPC" w:eastAsia="Times New Roman" w:hAnsi="CordiaUPC" w:cs="CordiaUPC"/>
                <w:bCs/>
                <w:sz w:val="26"/>
                <w:szCs w:val="26"/>
              </w:rPr>
            </w:pPr>
          </w:p>
        </w:tc>
        <w:tc>
          <w:tcPr>
            <w:tcW w:w="1350" w:type="dxa"/>
            <w:vAlign w:val="bottom"/>
          </w:tcPr>
          <w:p w14:paraId="27862513" w14:textId="3BA52A1D" w:rsidR="005523FF" w:rsidRPr="005523FF" w:rsidRDefault="005523FF" w:rsidP="005523FF">
            <w:pPr>
              <w:tabs>
                <w:tab w:val="decimal" w:pos="1019"/>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1,169</w:t>
            </w:r>
          </w:p>
        </w:tc>
        <w:tc>
          <w:tcPr>
            <w:tcW w:w="180" w:type="dxa"/>
            <w:vAlign w:val="bottom"/>
          </w:tcPr>
          <w:p w14:paraId="60490133"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6BBFDD50" w14:textId="3069E814"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317</w:t>
            </w:r>
          </w:p>
        </w:tc>
        <w:tc>
          <w:tcPr>
            <w:tcW w:w="180" w:type="dxa"/>
            <w:vAlign w:val="bottom"/>
          </w:tcPr>
          <w:p w14:paraId="3A9A3375"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96" w:type="dxa"/>
            <w:vAlign w:val="bottom"/>
          </w:tcPr>
          <w:p w14:paraId="48B4F0D6" w14:textId="11D47998"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397</w:t>
            </w:r>
          </w:p>
        </w:tc>
      </w:tr>
      <w:tr w:rsidR="005523FF" w:rsidRPr="005523FF" w14:paraId="39E5FB48" w14:textId="77777777" w:rsidTr="00CA7404">
        <w:trPr>
          <w:cantSplit/>
        </w:trPr>
        <w:tc>
          <w:tcPr>
            <w:tcW w:w="3780" w:type="dxa"/>
          </w:tcPr>
          <w:p w14:paraId="604F1808" w14:textId="77777777" w:rsidR="005523FF" w:rsidRPr="005523FF" w:rsidRDefault="005523FF" w:rsidP="005523FF">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Loans to customers</w:t>
            </w:r>
          </w:p>
        </w:tc>
        <w:tc>
          <w:tcPr>
            <w:tcW w:w="1278" w:type="dxa"/>
            <w:vAlign w:val="bottom"/>
          </w:tcPr>
          <w:p w14:paraId="5559DE98" w14:textId="4766C027" w:rsidR="005523FF" w:rsidRPr="005523FF" w:rsidRDefault="0028132E" w:rsidP="005523FF">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20,064</w:t>
            </w:r>
          </w:p>
        </w:tc>
        <w:tc>
          <w:tcPr>
            <w:tcW w:w="180" w:type="dxa"/>
            <w:vAlign w:val="bottom"/>
          </w:tcPr>
          <w:p w14:paraId="73BD5870" w14:textId="77777777" w:rsidR="005523FF" w:rsidRPr="005523FF" w:rsidRDefault="005523FF" w:rsidP="005523FF">
            <w:pPr>
              <w:tabs>
                <w:tab w:val="decimal" w:pos="1019"/>
              </w:tabs>
              <w:spacing w:line="240" w:lineRule="exact"/>
              <w:rPr>
                <w:rFonts w:ascii="CordiaUPC" w:eastAsia="Times New Roman" w:hAnsi="CordiaUPC" w:cs="CordiaUPC"/>
                <w:bCs/>
                <w:sz w:val="26"/>
                <w:szCs w:val="26"/>
              </w:rPr>
            </w:pPr>
          </w:p>
        </w:tc>
        <w:tc>
          <w:tcPr>
            <w:tcW w:w="1350" w:type="dxa"/>
            <w:vAlign w:val="bottom"/>
          </w:tcPr>
          <w:p w14:paraId="41F6BE1E" w14:textId="164B9182" w:rsidR="005523FF" w:rsidRPr="005523FF" w:rsidRDefault="005523FF" w:rsidP="005523FF">
            <w:pPr>
              <w:tabs>
                <w:tab w:val="decimal" w:pos="1019"/>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23,852</w:t>
            </w:r>
          </w:p>
        </w:tc>
        <w:tc>
          <w:tcPr>
            <w:tcW w:w="180" w:type="dxa"/>
            <w:vAlign w:val="bottom"/>
          </w:tcPr>
          <w:p w14:paraId="31E86170"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3AEEC5AD" w14:textId="04BB752B"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13,820</w:t>
            </w:r>
          </w:p>
        </w:tc>
        <w:tc>
          <w:tcPr>
            <w:tcW w:w="180" w:type="dxa"/>
            <w:vAlign w:val="bottom"/>
          </w:tcPr>
          <w:p w14:paraId="75225C54"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96" w:type="dxa"/>
            <w:vAlign w:val="bottom"/>
          </w:tcPr>
          <w:p w14:paraId="423D0497" w14:textId="5FC1CC29"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15,279</w:t>
            </w:r>
          </w:p>
        </w:tc>
      </w:tr>
      <w:tr w:rsidR="005523FF" w:rsidRPr="005523FF" w14:paraId="6A81C175" w14:textId="77777777" w:rsidTr="00CA7404">
        <w:trPr>
          <w:cantSplit/>
        </w:trPr>
        <w:tc>
          <w:tcPr>
            <w:tcW w:w="3780" w:type="dxa"/>
          </w:tcPr>
          <w:p w14:paraId="46E5DE9C" w14:textId="77777777" w:rsidR="005523FF" w:rsidRPr="005523FF" w:rsidRDefault="005523FF" w:rsidP="005523FF">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Hire purchase and finance leases</w:t>
            </w:r>
          </w:p>
        </w:tc>
        <w:tc>
          <w:tcPr>
            <w:tcW w:w="1278" w:type="dxa"/>
            <w:vAlign w:val="bottom"/>
          </w:tcPr>
          <w:p w14:paraId="7B99DE42" w14:textId="47F84A3D" w:rsidR="005523FF" w:rsidRPr="005523FF" w:rsidRDefault="0028132E" w:rsidP="005523FF">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11,104</w:t>
            </w:r>
          </w:p>
        </w:tc>
        <w:tc>
          <w:tcPr>
            <w:tcW w:w="180" w:type="dxa"/>
            <w:vAlign w:val="bottom"/>
          </w:tcPr>
          <w:p w14:paraId="58F09724" w14:textId="77777777" w:rsidR="005523FF" w:rsidRPr="005523FF" w:rsidRDefault="005523FF" w:rsidP="005523FF">
            <w:pPr>
              <w:tabs>
                <w:tab w:val="decimal" w:pos="1019"/>
              </w:tabs>
              <w:spacing w:line="240" w:lineRule="exact"/>
              <w:rPr>
                <w:rFonts w:ascii="CordiaUPC" w:eastAsia="Times New Roman" w:hAnsi="CordiaUPC" w:cs="CordiaUPC"/>
                <w:bCs/>
                <w:sz w:val="26"/>
                <w:szCs w:val="26"/>
              </w:rPr>
            </w:pPr>
          </w:p>
        </w:tc>
        <w:tc>
          <w:tcPr>
            <w:tcW w:w="1350" w:type="dxa"/>
            <w:vAlign w:val="bottom"/>
          </w:tcPr>
          <w:p w14:paraId="20E32203" w14:textId="3B330A58" w:rsidR="005523FF" w:rsidRPr="005523FF" w:rsidRDefault="005523FF" w:rsidP="005523FF">
            <w:pPr>
              <w:tabs>
                <w:tab w:val="decimal" w:pos="1019"/>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11,308</w:t>
            </w:r>
          </w:p>
        </w:tc>
        <w:tc>
          <w:tcPr>
            <w:tcW w:w="180" w:type="dxa"/>
            <w:vAlign w:val="bottom"/>
          </w:tcPr>
          <w:p w14:paraId="449C9013"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45501194" w14:textId="268A9FCE"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w:t>
            </w:r>
          </w:p>
        </w:tc>
        <w:tc>
          <w:tcPr>
            <w:tcW w:w="180" w:type="dxa"/>
            <w:vAlign w:val="bottom"/>
          </w:tcPr>
          <w:p w14:paraId="2BBF2B17"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96" w:type="dxa"/>
            <w:vAlign w:val="bottom"/>
          </w:tcPr>
          <w:p w14:paraId="5FE4E067" w14:textId="3D820230"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w:t>
            </w:r>
          </w:p>
        </w:tc>
      </w:tr>
      <w:tr w:rsidR="005523FF" w:rsidRPr="005523FF" w14:paraId="60D7D632" w14:textId="77777777" w:rsidTr="00CA7404">
        <w:trPr>
          <w:cantSplit/>
        </w:trPr>
        <w:tc>
          <w:tcPr>
            <w:tcW w:w="3780" w:type="dxa"/>
          </w:tcPr>
          <w:p w14:paraId="0EE790E1" w14:textId="77777777" w:rsidR="005523FF" w:rsidRPr="005523FF" w:rsidRDefault="005523FF" w:rsidP="005523FF">
            <w:pPr>
              <w:spacing w:line="240" w:lineRule="exact"/>
              <w:rPr>
                <w:rFonts w:ascii="CordiaUPC" w:eastAsia="Times New Roman" w:hAnsi="CordiaUPC" w:cs="CordiaUPC"/>
                <w:color w:val="000000"/>
                <w:sz w:val="26"/>
                <w:szCs w:val="26"/>
              </w:rPr>
            </w:pPr>
            <w:r w:rsidRPr="005523FF">
              <w:rPr>
                <w:rFonts w:ascii="CordiaUPC" w:eastAsia="Times New Roman" w:hAnsi="CordiaUPC" w:cs="CordiaUPC" w:hint="cs"/>
                <w:color w:val="000000"/>
                <w:sz w:val="26"/>
                <w:szCs w:val="26"/>
              </w:rPr>
              <w:t>Others</w:t>
            </w:r>
          </w:p>
        </w:tc>
        <w:tc>
          <w:tcPr>
            <w:tcW w:w="1278" w:type="dxa"/>
            <w:vAlign w:val="bottom"/>
          </w:tcPr>
          <w:p w14:paraId="64ADC660" w14:textId="1B44CEEB" w:rsidR="005523FF" w:rsidRPr="005523FF" w:rsidRDefault="0028132E" w:rsidP="005523FF">
            <w:pPr>
              <w:tabs>
                <w:tab w:val="decimal" w:pos="1019"/>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2</w:t>
            </w:r>
          </w:p>
        </w:tc>
        <w:tc>
          <w:tcPr>
            <w:tcW w:w="180" w:type="dxa"/>
            <w:vAlign w:val="bottom"/>
          </w:tcPr>
          <w:p w14:paraId="79A04B61" w14:textId="77777777" w:rsidR="005523FF" w:rsidRPr="005523FF" w:rsidRDefault="005523FF" w:rsidP="005523FF">
            <w:pPr>
              <w:tabs>
                <w:tab w:val="decimal" w:pos="1019"/>
              </w:tabs>
              <w:spacing w:line="240" w:lineRule="exact"/>
              <w:rPr>
                <w:rFonts w:ascii="CordiaUPC" w:eastAsia="Times New Roman" w:hAnsi="CordiaUPC" w:cs="CordiaUPC"/>
                <w:bCs/>
                <w:sz w:val="26"/>
                <w:szCs w:val="26"/>
              </w:rPr>
            </w:pPr>
          </w:p>
        </w:tc>
        <w:tc>
          <w:tcPr>
            <w:tcW w:w="1350" w:type="dxa"/>
            <w:vAlign w:val="bottom"/>
          </w:tcPr>
          <w:p w14:paraId="1578C7C5" w14:textId="6CB1A0CE" w:rsidR="005523FF" w:rsidRPr="005523FF" w:rsidRDefault="005523FF" w:rsidP="005523FF">
            <w:pPr>
              <w:tabs>
                <w:tab w:val="decimal" w:pos="1019"/>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w:t>
            </w:r>
          </w:p>
        </w:tc>
        <w:tc>
          <w:tcPr>
            <w:tcW w:w="180" w:type="dxa"/>
            <w:vAlign w:val="bottom"/>
          </w:tcPr>
          <w:p w14:paraId="55948A09"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350" w:type="dxa"/>
            <w:vAlign w:val="bottom"/>
          </w:tcPr>
          <w:p w14:paraId="3E806153" w14:textId="2F21699E" w:rsidR="005523FF" w:rsidRPr="005523FF" w:rsidRDefault="0028132E" w:rsidP="005523FF">
            <w:pPr>
              <w:tabs>
                <w:tab w:val="decimal" w:pos="1001"/>
              </w:tabs>
              <w:spacing w:line="240" w:lineRule="exact"/>
              <w:rPr>
                <w:rFonts w:ascii="CordiaUPC" w:eastAsia="Times New Roman" w:hAnsi="CordiaUPC" w:cs="CordiaUPC"/>
                <w:bCs/>
                <w:sz w:val="26"/>
                <w:szCs w:val="26"/>
              </w:rPr>
            </w:pPr>
            <w:r>
              <w:rPr>
                <w:rFonts w:ascii="CordiaUPC" w:eastAsia="Times New Roman" w:hAnsi="CordiaUPC" w:cs="CordiaUPC"/>
                <w:bCs/>
                <w:sz w:val="26"/>
                <w:szCs w:val="26"/>
              </w:rPr>
              <w:t>2</w:t>
            </w:r>
          </w:p>
        </w:tc>
        <w:tc>
          <w:tcPr>
            <w:tcW w:w="180" w:type="dxa"/>
            <w:vAlign w:val="bottom"/>
          </w:tcPr>
          <w:p w14:paraId="5E226FC3" w14:textId="77777777" w:rsidR="005523FF" w:rsidRPr="005523FF" w:rsidRDefault="005523FF" w:rsidP="005523FF">
            <w:pPr>
              <w:tabs>
                <w:tab w:val="decimal" w:pos="1001"/>
              </w:tabs>
              <w:spacing w:line="240" w:lineRule="exact"/>
              <w:rPr>
                <w:rFonts w:ascii="CordiaUPC" w:eastAsia="Times New Roman" w:hAnsi="CordiaUPC" w:cs="CordiaUPC"/>
                <w:bCs/>
                <w:sz w:val="26"/>
                <w:szCs w:val="26"/>
              </w:rPr>
            </w:pPr>
          </w:p>
        </w:tc>
        <w:tc>
          <w:tcPr>
            <w:tcW w:w="1296" w:type="dxa"/>
            <w:vAlign w:val="bottom"/>
          </w:tcPr>
          <w:p w14:paraId="6A267809" w14:textId="2F55890D" w:rsidR="005523FF" w:rsidRPr="005523FF" w:rsidRDefault="005523FF" w:rsidP="005523FF">
            <w:pPr>
              <w:tabs>
                <w:tab w:val="decimal" w:pos="1001"/>
              </w:tabs>
              <w:spacing w:line="240" w:lineRule="exact"/>
              <w:rPr>
                <w:rFonts w:ascii="CordiaUPC" w:eastAsia="Times New Roman" w:hAnsi="CordiaUPC" w:cs="CordiaUPC"/>
                <w:bCs/>
                <w:sz w:val="26"/>
                <w:szCs w:val="26"/>
              </w:rPr>
            </w:pPr>
            <w:r w:rsidRPr="005523FF">
              <w:rPr>
                <w:rFonts w:ascii="CordiaUPC" w:eastAsia="Times New Roman" w:hAnsi="CordiaUPC" w:cs="CordiaUPC" w:hint="cs"/>
                <w:bCs/>
                <w:sz w:val="26"/>
                <w:szCs w:val="26"/>
              </w:rPr>
              <w:t>-</w:t>
            </w:r>
          </w:p>
        </w:tc>
      </w:tr>
      <w:tr w:rsidR="005523FF" w:rsidRPr="005523FF" w14:paraId="286EA760" w14:textId="77777777" w:rsidTr="00CA7404">
        <w:trPr>
          <w:cantSplit/>
        </w:trPr>
        <w:tc>
          <w:tcPr>
            <w:tcW w:w="3780" w:type="dxa"/>
          </w:tcPr>
          <w:p w14:paraId="53412FB4" w14:textId="77777777" w:rsidR="005523FF" w:rsidRPr="005523FF" w:rsidRDefault="005523FF" w:rsidP="005523FF">
            <w:pPr>
              <w:spacing w:line="240" w:lineRule="exact"/>
              <w:rPr>
                <w:rFonts w:ascii="CordiaUPC" w:eastAsia="Times New Roman" w:hAnsi="CordiaUPC" w:cs="CordiaUPC"/>
                <w:b/>
                <w:bCs/>
                <w:color w:val="000000"/>
                <w:sz w:val="26"/>
                <w:szCs w:val="26"/>
              </w:rPr>
            </w:pPr>
            <w:r w:rsidRPr="005523FF">
              <w:rPr>
                <w:rFonts w:ascii="CordiaUPC" w:eastAsia="Times New Roman" w:hAnsi="CordiaUPC" w:cs="CordiaUPC" w:hint="cs"/>
                <w:b/>
                <w:bCs/>
                <w:color w:val="000000"/>
                <w:sz w:val="26"/>
                <w:szCs w:val="26"/>
              </w:rPr>
              <w:t xml:space="preserve">Total </w:t>
            </w:r>
          </w:p>
        </w:tc>
        <w:tc>
          <w:tcPr>
            <w:tcW w:w="1278" w:type="dxa"/>
            <w:tcBorders>
              <w:top w:val="single" w:sz="4" w:space="0" w:color="auto"/>
              <w:bottom w:val="double" w:sz="4" w:space="0" w:color="auto"/>
            </w:tcBorders>
            <w:vAlign w:val="bottom"/>
          </w:tcPr>
          <w:p w14:paraId="06CFE9AE" w14:textId="5740A948" w:rsidR="005523FF" w:rsidRPr="005523FF" w:rsidRDefault="0028132E" w:rsidP="005523FF">
            <w:pPr>
              <w:tabs>
                <w:tab w:val="decimal" w:pos="1019"/>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32,414</w:t>
            </w:r>
          </w:p>
        </w:tc>
        <w:tc>
          <w:tcPr>
            <w:tcW w:w="180" w:type="dxa"/>
            <w:vAlign w:val="bottom"/>
          </w:tcPr>
          <w:p w14:paraId="71447127" w14:textId="77777777" w:rsidR="005523FF" w:rsidRPr="005523FF" w:rsidRDefault="005523FF" w:rsidP="005523FF">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69B5E72B" w14:textId="55AF4B66" w:rsidR="005523FF" w:rsidRPr="005523FF" w:rsidRDefault="005523FF" w:rsidP="005523FF">
            <w:pPr>
              <w:tabs>
                <w:tab w:val="decimal" w:pos="1019"/>
              </w:tabs>
              <w:spacing w:line="240" w:lineRule="exact"/>
              <w:rPr>
                <w:rFonts w:ascii="CordiaUPC" w:eastAsia="Times New Roman" w:hAnsi="CordiaUPC" w:cs="CordiaUPC"/>
                <w:b/>
                <w:sz w:val="26"/>
                <w:szCs w:val="26"/>
              </w:rPr>
            </w:pPr>
            <w:r w:rsidRPr="005523FF">
              <w:rPr>
                <w:rFonts w:ascii="CordiaUPC" w:eastAsia="Times New Roman" w:hAnsi="CordiaUPC" w:cs="CordiaUPC" w:hint="cs"/>
                <w:b/>
                <w:sz w:val="26"/>
                <w:szCs w:val="26"/>
              </w:rPr>
              <w:t>37,601</w:t>
            </w:r>
          </w:p>
        </w:tc>
        <w:tc>
          <w:tcPr>
            <w:tcW w:w="180" w:type="dxa"/>
            <w:vAlign w:val="bottom"/>
          </w:tcPr>
          <w:p w14:paraId="02723C29" w14:textId="77777777" w:rsidR="005523FF" w:rsidRPr="005523FF" w:rsidRDefault="005523FF" w:rsidP="005523FF">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737A94B5" w14:textId="38ECC6EB" w:rsidR="005523FF" w:rsidRPr="005523FF" w:rsidRDefault="0028132E" w:rsidP="005523FF">
            <w:pPr>
              <w:tabs>
                <w:tab w:val="decimal" w:pos="1001"/>
              </w:tabs>
              <w:spacing w:line="240" w:lineRule="exact"/>
              <w:rPr>
                <w:rFonts w:ascii="CordiaUPC" w:eastAsia="Times New Roman" w:hAnsi="CordiaUPC" w:cs="CordiaUPC"/>
                <w:b/>
                <w:sz w:val="26"/>
                <w:szCs w:val="26"/>
              </w:rPr>
            </w:pPr>
            <w:r>
              <w:rPr>
                <w:rFonts w:ascii="CordiaUPC" w:eastAsia="Times New Roman" w:hAnsi="CordiaUPC" w:cs="CordiaUPC"/>
                <w:b/>
                <w:sz w:val="26"/>
                <w:szCs w:val="26"/>
              </w:rPr>
              <w:t>14,912</w:t>
            </w:r>
          </w:p>
        </w:tc>
        <w:tc>
          <w:tcPr>
            <w:tcW w:w="180" w:type="dxa"/>
            <w:vAlign w:val="bottom"/>
          </w:tcPr>
          <w:p w14:paraId="40A7DD37" w14:textId="77777777" w:rsidR="005523FF" w:rsidRPr="005523FF" w:rsidRDefault="005523FF" w:rsidP="005523FF">
            <w:pPr>
              <w:tabs>
                <w:tab w:val="decimal" w:pos="1001"/>
              </w:tabs>
              <w:spacing w:line="240" w:lineRule="exact"/>
              <w:rPr>
                <w:rFonts w:ascii="CordiaUPC" w:eastAsia="Times New Roman" w:hAnsi="CordiaUPC" w:cs="CordiaUPC"/>
                <w:b/>
                <w:sz w:val="26"/>
                <w:szCs w:val="26"/>
              </w:rPr>
            </w:pPr>
          </w:p>
        </w:tc>
        <w:tc>
          <w:tcPr>
            <w:tcW w:w="1296" w:type="dxa"/>
            <w:tcBorders>
              <w:top w:val="single" w:sz="4" w:space="0" w:color="auto"/>
              <w:bottom w:val="double" w:sz="4" w:space="0" w:color="auto"/>
            </w:tcBorders>
            <w:vAlign w:val="bottom"/>
          </w:tcPr>
          <w:p w14:paraId="02DE6252" w14:textId="29E149EF" w:rsidR="005523FF" w:rsidRPr="005523FF" w:rsidRDefault="005523FF" w:rsidP="005523FF">
            <w:pPr>
              <w:tabs>
                <w:tab w:val="decimal" w:pos="1001"/>
              </w:tabs>
              <w:spacing w:line="240" w:lineRule="exact"/>
              <w:rPr>
                <w:rFonts w:ascii="CordiaUPC" w:eastAsia="Times New Roman" w:hAnsi="CordiaUPC" w:cs="CordiaUPC"/>
                <w:b/>
                <w:sz w:val="26"/>
                <w:szCs w:val="26"/>
              </w:rPr>
            </w:pPr>
            <w:r w:rsidRPr="005523FF">
              <w:rPr>
                <w:rFonts w:ascii="CordiaUPC" w:eastAsia="Times New Roman" w:hAnsi="CordiaUPC" w:cs="CordiaUPC" w:hint="cs"/>
                <w:b/>
                <w:sz w:val="26"/>
                <w:szCs w:val="26"/>
              </w:rPr>
              <w:t>16,448</w:t>
            </w:r>
          </w:p>
        </w:tc>
      </w:tr>
    </w:tbl>
    <w:p w14:paraId="31F7C074" w14:textId="77777777" w:rsidR="005523FF" w:rsidRPr="00E44283" w:rsidRDefault="005523FF" w:rsidP="00E44283">
      <w:pPr>
        <w:pStyle w:val="BodyText"/>
        <w:spacing w:after="0" w:line="240" w:lineRule="exact"/>
        <w:ind w:left="634" w:hanging="634"/>
        <w:rPr>
          <w:rFonts w:ascii="CordiaUPC" w:hAnsi="CordiaUPC" w:cs="CordiaUPC"/>
          <w:b/>
          <w:bCs/>
          <w:sz w:val="26"/>
          <w:szCs w:val="26"/>
          <w:lang w:bidi="th-TH"/>
        </w:rPr>
      </w:pPr>
    </w:p>
    <w:p w14:paraId="01A0C1F9" w14:textId="730BDE04" w:rsidR="00D85391" w:rsidRPr="00E44283" w:rsidRDefault="00AC4D59" w:rsidP="00E44283">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t>39</w:t>
      </w:r>
      <w:r w:rsidR="008E66DA" w:rsidRPr="00E44283">
        <w:rPr>
          <w:rFonts w:ascii="CordiaUPC" w:hAnsi="CordiaUPC" w:cs="CordiaUPC" w:hint="cs"/>
          <w:i w:val="0"/>
          <w:iCs/>
          <w:sz w:val="28"/>
          <w:szCs w:val="28"/>
        </w:rPr>
        <w:tab/>
      </w:r>
      <w:r w:rsidR="008F2FF6" w:rsidRPr="00E44283">
        <w:rPr>
          <w:rFonts w:ascii="CordiaUPC" w:hAnsi="CordiaUPC" w:cs="CordiaUPC" w:hint="cs"/>
          <w:i w:val="0"/>
          <w:iCs/>
          <w:sz w:val="28"/>
          <w:szCs w:val="28"/>
        </w:rPr>
        <w:t>Interest expenses</w:t>
      </w:r>
    </w:p>
    <w:p w14:paraId="00D907FD" w14:textId="7ECD35FC" w:rsidR="007A4C93" w:rsidRDefault="007A4C93" w:rsidP="00E44283">
      <w:pPr>
        <w:pStyle w:val="BodyText"/>
        <w:spacing w:after="0" w:line="240" w:lineRule="exact"/>
        <w:rPr>
          <w:rFonts w:ascii="CordiaUPC" w:hAnsi="CordiaUPC" w:cs="CordiaUPC"/>
          <w:sz w:val="26"/>
          <w:szCs w:val="26"/>
          <w:lang w:val="en-GB"/>
        </w:rPr>
      </w:pPr>
    </w:p>
    <w:tbl>
      <w:tblPr>
        <w:tblW w:w="9574" w:type="dxa"/>
        <w:tblInd w:w="450" w:type="dxa"/>
        <w:tblLayout w:type="fixed"/>
        <w:tblCellMar>
          <w:left w:w="79" w:type="dxa"/>
          <w:right w:w="79" w:type="dxa"/>
        </w:tblCellMar>
        <w:tblLook w:val="0000" w:firstRow="0" w:lastRow="0" w:firstColumn="0" w:lastColumn="0" w:noHBand="0" w:noVBand="0"/>
      </w:tblPr>
      <w:tblGrid>
        <w:gridCol w:w="4003"/>
        <w:gridCol w:w="1260"/>
        <w:gridCol w:w="180"/>
        <w:gridCol w:w="1260"/>
        <w:gridCol w:w="180"/>
        <w:gridCol w:w="1260"/>
        <w:gridCol w:w="180"/>
        <w:gridCol w:w="1251"/>
      </w:tblGrid>
      <w:tr w:rsidR="00CA7404" w:rsidRPr="005C619D" w14:paraId="60919B9C" w14:textId="77777777" w:rsidTr="00CA7404">
        <w:trPr>
          <w:cantSplit/>
        </w:trPr>
        <w:tc>
          <w:tcPr>
            <w:tcW w:w="4003" w:type="dxa"/>
          </w:tcPr>
          <w:p w14:paraId="53097FDD"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2700" w:type="dxa"/>
            <w:gridSpan w:val="3"/>
            <w:vAlign w:val="bottom"/>
          </w:tcPr>
          <w:p w14:paraId="2E7B35E0" w14:textId="77777777" w:rsidR="00CA7404" w:rsidRPr="00CA7404" w:rsidRDefault="00CA7404" w:rsidP="00CA7404">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47CE9E21"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2691" w:type="dxa"/>
            <w:gridSpan w:val="3"/>
            <w:vAlign w:val="bottom"/>
          </w:tcPr>
          <w:p w14:paraId="5C9523F7" w14:textId="77777777" w:rsidR="00CA7404" w:rsidRPr="00CA7404" w:rsidRDefault="00CA7404" w:rsidP="00CA7404">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CA7404" w:rsidRPr="005C619D" w14:paraId="48867C06" w14:textId="77777777" w:rsidTr="00CA7404">
        <w:trPr>
          <w:cantSplit/>
        </w:trPr>
        <w:tc>
          <w:tcPr>
            <w:tcW w:w="4003" w:type="dxa"/>
          </w:tcPr>
          <w:p w14:paraId="4D0BAA8E" w14:textId="77777777" w:rsidR="00CA7404" w:rsidRPr="00CA7404" w:rsidRDefault="00CA7404" w:rsidP="00CA7404">
            <w:pPr>
              <w:spacing w:line="240" w:lineRule="exact"/>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For the three-month periods ended 30 June</w:t>
            </w:r>
          </w:p>
        </w:tc>
        <w:tc>
          <w:tcPr>
            <w:tcW w:w="1260" w:type="dxa"/>
            <w:shd w:val="clear" w:color="auto" w:fill="auto"/>
          </w:tcPr>
          <w:p w14:paraId="539ADF3A" w14:textId="2E77EB71"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7772A582"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shd w:val="clear" w:color="auto" w:fill="auto"/>
          </w:tcPr>
          <w:p w14:paraId="04446C95" w14:textId="7ACC1BBB"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5006497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shd w:val="clear" w:color="auto" w:fill="auto"/>
          </w:tcPr>
          <w:p w14:paraId="1C3C98E5" w14:textId="502444D7"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5BC2540B"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shd w:val="clear" w:color="auto" w:fill="auto"/>
          </w:tcPr>
          <w:p w14:paraId="491F1571" w14:textId="39B150C4"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CA7404" w:rsidRPr="005C619D" w14:paraId="58973E1F" w14:textId="77777777" w:rsidTr="00CA7404">
        <w:trPr>
          <w:cantSplit/>
        </w:trPr>
        <w:tc>
          <w:tcPr>
            <w:tcW w:w="4003" w:type="dxa"/>
          </w:tcPr>
          <w:p w14:paraId="6A50C23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5571" w:type="dxa"/>
            <w:gridSpan w:val="7"/>
            <w:vAlign w:val="bottom"/>
          </w:tcPr>
          <w:p w14:paraId="37371E6E" w14:textId="77777777" w:rsidR="00CA7404" w:rsidRPr="00CA7404" w:rsidRDefault="00CA7404" w:rsidP="00CA7404">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CA7404" w:rsidRPr="005C619D" w14:paraId="23A50283" w14:textId="77777777" w:rsidTr="00CA7404">
        <w:trPr>
          <w:cantSplit/>
        </w:trPr>
        <w:tc>
          <w:tcPr>
            <w:tcW w:w="4003" w:type="dxa"/>
          </w:tcPr>
          <w:p w14:paraId="3D371523" w14:textId="77777777" w:rsidR="00CA7404" w:rsidRPr="00CA7404" w:rsidRDefault="00CA7404" w:rsidP="00CA7404">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lang w:val="en-US"/>
              </w:rPr>
              <w:t>Deposits</w:t>
            </w:r>
          </w:p>
        </w:tc>
        <w:tc>
          <w:tcPr>
            <w:tcW w:w="1260" w:type="dxa"/>
          </w:tcPr>
          <w:p w14:paraId="0532AC72" w14:textId="5C0A2B12" w:rsidR="00CA7404" w:rsidRPr="00CA7404" w:rsidRDefault="0028132E" w:rsidP="0028132E">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1,754</w:t>
            </w:r>
          </w:p>
        </w:tc>
        <w:tc>
          <w:tcPr>
            <w:tcW w:w="180" w:type="dxa"/>
          </w:tcPr>
          <w:p w14:paraId="040E44E5" w14:textId="77777777" w:rsidR="00CA7404" w:rsidRPr="00CA7404" w:rsidRDefault="00CA7404" w:rsidP="0028132E">
            <w:pPr>
              <w:spacing w:line="240" w:lineRule="exact"/>
              <w:jc w:val="right"/>
              <w:rPr>
                <w:rFonts w:ascii="CordiaUPC" w:eastAsia="Times New Roman" w:hAnsi="CordiaUPC" w:cs="CordiaUPC"/>
                <w:bCs/>
                <w:sz w:val="26"/>
                <w:szCs w:val="26"/>
              </w:rPr>
            </w:pPr>
          </w:p>
        </w:tc>
        <w:tc>
          <w:tcPr>
            <w:tcW w:w="1260" w:type="dxa"/>
          </w:tcPr>
          <w:p w14:paraId="3275B080" w14:textId="785A209B"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3,205</w:t>
            </w:r>
          </w:p>
        </w:tc>
        <w:tc>
          <w:tcPr>
            <w:tcW w:w="180" w:type="dxa"/>
          </w:tcPr>
          <w:p w14:paraId="6800F7E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0832B40F" w14:textId="745F1081"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1,164</w:t>
            </w:r>
          </w:p>
        </w:tc>
        <w:tc>
          <w:tcPr>
            <w:tcW w:w="180" w:type="dxa"/>
          </w:tcPr>
          <w:p w14:paraId="1C3248D7"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50212C15" w14:textId="16AA7175"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1,376</w:t>
            </w:r>
          </w:p>
        </w:tc>
      </w:tr>
      <w:tr w:rsidR="00CA7404" w:rsidRPr="005C619D" w14:paraId="441FDCD9" w14:textId="77777777" w:rsidTr="00CA7404">
        <w:trPr>
          <w:cantSplit/>
        </w:trPr>
        <w:tc>
          <w:tcPr>
            <w:tcW w:w="4003" w:type="dxa"/>
          </w:tcPr>
          <w:p w14:paraId="0C5E301D" w14:textId="77777777" w:rsidR="00CA7404" w:rsidRPr="00CA7404" w:rsidRDefault="00CA7404" w:rsidP="00CA7404">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lang w:val="en-US"/>
              </w:rPr>
              <w:t>Interbank and money market items</w:t>
            </w:r>
          </w:p>
        </w:tc>
        <w:tc>
          <w:tcPr>
            <w:tcW w:w="1260" w:type="dxa"/>
          </w:tcPr>
          <w:p w14:paraId="146877D1" w14:textId="18A02149"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68</w:t>
            </w:r>
          </w:p>
        </w:tc>
        <w:tc>
          <w:tcPr>
            <w:tcW w:w="180" w:type="dxa"/>
          </w:tcPr>
          <w:p w14:paraId="06C95802"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7541F859" w14:textId="3F5CEFF1"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147</w:t>
            </w:r>
          </w:p>
        </w:tc>
        <w:tc>
          <w:tcPr>
            <w:tcW w:w="180" w:type="dxa"/>
          </w:tcPr>
          <w:p w14:paraId="7EE1744D"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2A37A57C" w14:textId="3D02CFD4"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58</w:t>
            </w:r>
          </w:p>
        </w:tc>
        <w:tc>
          <w:tcPr>
            <w:tcW w:w="180" w:type="dxa"/>
          </w:tcPr>
          <w:p w14:paraId="33D45519"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73D16BC2" w14:textId="63DEC374"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65</w:t>
            </w:r>
          </w:p>
        </w:tc>
      </w:tr>
      <w:tr w:rsidR="00CA7404" w:rsidRPr="005C619D" w14:paraId="73DD806B" w14:textId="77777777" w:rsidTr="00CA7404">
        <w:trPr>
          <w:cantSplit/>
        </w:trPr>
        <w:tc>
          <w:tcPr>
            <w:tcW w:w="4003" w:type="dxa"/>
          </w:tcPr>
          <w:p w14:paraId="156855EA" w14:textId="00B04EC9" w:rsidR="00CA7404" w:rsidRPr="00CA7404" w:rsidRDefault="00CA7404" w:rsidP="00CA7404">
            <w:pPr>
              <w:spacing w:line="240" w:lineRule="exact"/>
              <w:ind w:left="322" w:hanging="239"/>
              <w:rPr>
                <w:rFonts w:ascii="CordiaUPC" w:eastAsia="Times New Roman" w:hAnsi="CordiaUPC" w:cs="CordiaUPC"/>
                <w:color w:val="000000"/>
                <w:sz w:val="26"/>
                <w:szCs w:val="26"/>
                <w:lang w:val="en-US"/>
              </w:rPr>
            </w:pPr>
            <w:r w:rsidRPr="00CA7404">
              <w:rPr>
                <w:rFonts w:ascii="CordiaUPC" w:eastAsia="Times New Roman" w:hAnsi="CordiaUPC" w:cs="CordiaUPC" w:hint="cs"/>
                <w:sz w:val="26"/>
                <w:szCs w:val="26"/>
              </w:rPr>
              <w:t xml:space="preserve">Contribution to Deposits Protection Agency </w:t>
            </w:r>
            <w:r w:rsidR="00025DD7">
              <w:rPr>
                <w:rFonts w:ascii="CordiaUPC" w:eastAsia="Times New Roman" w:hAnsi="CordiaUPC" w:cs="CordiaUPC"/>
                <w:sz w:val="26"/>
                <w:szCs w:val="26"/>
              </w:rPr>
              <w:t xml:space="preserve">    </w:t>
            </w:r>
            <w:r w:rsidRPr="00CA7404">
              <w:rPr>
                <w:rFonts w:ascii="CordiaUPC" w:eastAsia="Times New Roman" w:hAnsi="CordiaUPC" w:cs="CordiaUPC" w:hint="cs"/>
                <w:sz w:val="26"/>
                <w:szCs w:val="26"/>
              </w:rPr>
              <w:t xml:space="preserve">and </w:t>
            </w:r>
            <w:proofErr w:type="spellStart"/>
            <w:r w:rsidRPr="00CA7404">
              <w:rPr>
                <w:rFonts w:ascii="CordiaUPC" w:eastAsia="Times New Roman" w:hAnsi="CordiaUPC" w:cs="CordiaUPC" w:hint="cs"/>
                <w:sz w:val="26"/>
                <w:szCs w:val="26"/>
              </w:rPr>
              <w:t>BoT</w:t>
            </w:r>
            <w:proofErr w:type="spellEnd"/>
          </w:p>
        </w:tc>
        <w:tc>
          <w:tcPr>
            <w:tcW w:w="1260" w:type="dxa"/>
            <w:vAlign w:val="bottom"/>
          </w:tcPr>
          <w:p w14:paraId="5EB4A6C1" w14:textId="3B4ECBDB"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827</w:t>
            </w:r>
          </w:p>
        </w:tc>
        <w:tc>
          <w:tcPr>
            <w:tcW w:w="180" w:type="dxa"/>
          </w:tcPr>
          <w:p w14:paraId="536E3585"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vAlign w:val="bottom"/>
          </w:tcPr>
          <w:p w14:paraId="46080F60" w14:textId="6DDA916C"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889</w:t>
            </w:r>
          </w:p>
        </w:tc>
        <w:tc>
          <w:tcPr>
            <w:tcW w:w="180" w:type="dxa"/>
          </w:tcPr>
          <w:p w14:paraId="3E42AA78"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vAlign w:val="bottom"/>
          </w:tcPr>
          <w:p w14:paraId="1E929A35" w14:textId="4A654B60"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517</w:t>
            </w:r>
          </w:p>
        </w:tc>
        <w:tc>
          <w:tcPr>
            <w:tcW w:w="180" w:type="dxa"/>
          </w:tcPr>
          <w:p w14:paraId="7932AA35"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vAlign w:val="bottom"/>
          </w:tcPr>
          <w:p w14:paraId="27B8B3FC" w14:textId="53D5BEEB"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451</w:t>
            </w:r>
          </w:p>
        </w:tc>
      </w:tr>
      <w:tr w:rsidR="00CA7404" w:rsidRPr="005C619D" w14:paraId="1A7356AB" w14:textId="77777777" w:rsidTr="00CA7404">
        <w:trPr>
          <w:cantSplit/>
        </w:trPr>
        <w:tc>
          <w:tcPr>
            <w:tcW w:w="4003" w:type="dxa"/>
          </w:tcPr>
          <w:p w14:paraId="139479B7" w14:textId="77777777" w:rsidR="00CA7404" w:rsidRPr="00CA7404" w:rsidRDefault="00CA7404" w:rsidP="00CA7404">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sz w:val="26"/>
                <w:szCs w:val="26"/>
              </w:rPr>
              <w:t>Debts issued</w:t>
            </w:r>
          </w:p>
        </w:tc>
        <w:tc>
          <w:tcPr>
            <w:tcW w:w="1260" w:type="dxa"/>
          </w:tcPr>
          <w:p w14:paraId="420E2A3C" w14:textId="77777777" w:rsidR="00CA7404" w:rsidRPr="00CA7404" w:rsidRDefault="00CA7404" w:rsidP="00CA7404">
            <w:pPr>
              <w:spacing w:line="240" w:lineRule="exact"/>
              <w:ind w:right="146"/>
              <w:jc w:val="right"/>
              <w:rPr>
                <w:rFonts w:ascii="CordiaUPC" w:eastAsia="Times New Roman" w:hAnsi="CordiaUPC" w:cs="CordiaUPC"/>
                <w:bCs/>
                <w:sz w:val="26"/>
                <w:szCs w:val="26"/>
              </w:rPr>
            </w:pPr>
          </w:p>
        </w:tc>
        <w:tc>
          <w:tcPr>
            <w:tcW w:w="180" w:type="dxa"/>
          </w:tcPr>
          <w:p w14:paraId="347727F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5A445B2F" w14:textId="77777777" w:rsidR="00CA7404" w:rsidRPr="00CA7404" w:rsidRDefault="00CA7404" w:rsidP="00CA7404">
            <w:pPr>
              <w:spacing w:line="240" w:lineRule="exact"/>
              <w:ind w:right="146"/>
              <w:jc w:val="right"/>
              <w:rPr>
                <w:rFonts w:ascii="CordiaUPC" w:eastAsia="Times New Roman" w:hAnsi="CordiaUPC" w:cs="CordiaUPC"/>
                <w:bCs/>
                <w:sz w:val="26"/>
                <w:szCs w:val="26"/>
              </w:rPr>
            </w:pPr>
          </w:p>
        </w:tc>
        <w:tc>
          <w:tcPr>
            <w:tcW w:w="180" w:type="dxa"/>
          </w:tcPr>
          <w:p w14:paraId="0B6B05F9"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23D0EA84" w14:textId="77777777" w:rsidR="00CA7404" w:rsidRPr="00CA7404" w:rsidRDefault="00CA7404" w:rsidP="00CA7404">
            <w:pPr>
              <w:spacing w:line="240" w:lineRule="exact"/>
              <w:ind w:right="146"/>
              <w:jc w:val="right"/>
              <w:rPr>
                <w:rFonts w:ascii="CordiaUPC" w:eastAsia="Times New Roman" w:hAnsi="CordiaUPC" w:cs="CordiaUPC"/>
                <w:bCs/>
                <w:sz w:val="26"/>
                <w:szCs w:val="26"/>
              </w:rPr>
            </w:pPr>
          </w:p>
        </w:tc>
        <w:tc>
          <w:tcPr>
            <w:tcW w:w="180" w:type="dxa"/>
          </w:tcPr>
          <w:p w14:paraId="20C1814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3A88500A" w14:textId="77777777" w:rsidR="00CA7404" w:rsidRPr="00CA7404" w:rsidRDefault="00CA7404" w:rsidP="00CA7404">
            <w:pPr>
              <w:spacing w:line="240" w:lineRule="exact"/>
              <w:ind w:right="146"/>
              <w:jc w:val="right"/>
              <w:rPr>
                <w:rFonts w:ascii="CordiaUPC" w:eastAsia="Times New Roman" w:hAnsi="CordiaUPC" w:cs="CordiaUPC"/>
                <w:bCs/>
                <w:sz w:val="26"/>
                <w:szCs w:val="26"/>
              </w:rPr>
            </w:pPr>
          </w:p>
        </w:tc>
      </w:tr>
      <w:tr w:rsidR="00CA7404" w:rsidRPr="005C619D" w14:paraId="0DD681A3" w14:textId="77777777" w:rsidTr="00CA7404">
        <w:trPr>
          <w:cantSplit/>
        </w:trPr>
        <w:tc>
          <w:tcPr>
            <w:tcW w:w="4003" w:type="dxa"/>
          </w:tcPr>
          <w:p w14:paraId="55D09917" w14:textId="77777777" w:rsidR="00CA7404" w:rsidRPr="00CA7404" w:rsidRDefault="00CA7404" w:rsidP="00CA7404">
            <w:pPr>
              <w:numPr>
                <w:ilvl w:val="0"/>
                <w:numId w:val="20"/>
              </w:numPr>
              <w:spacing w:line="240" w:lineRule="exact"/>
              <w:ind w:left="281" w:right="-172" w:hanging="180"/>
              <w:contextualSpacing/>
              <w:rPr>
                <w:rFonts w:ascii="CordiaUPC" w:eastAsia="Times New Roman" w:hAnsi="CordiaUPC" w:cs="CordiaUPC"/>
                <w:sz w:val="26"/>
                <w:szCs w:val="26"/>
              </w:rPr>
            </w:pPr>
            <w:r w:rsidRPr="00CA7404">
              <w:rPr>
                <w:rFonts w:ascii="CordiaUPC" w:eastAsia="Times New Roman" w:hAnsi="CordiaUPC" w:cs="CordiaUPC" w:hint="cs"/>
                <w:sz w:val="26"/>
                <w:szCs w:val="26"/>
              </w:rPr>
              <w:t>Debentures and subordinated debentures</w:t>
            </w:r>
          </w:p>
        </w:tc>
        <w:tc>
          <w:tcPr>
            <w:tcW w:w="1260" w:type="dxa"/>
          </w:tcPr>
          <w:p w14:paraId="3E8DDF52" w14:textId="4B382ABF"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472</w:t>
            </w:r>
          </w:p>
        </w:tc>
        <w:tc>
          <w:tcPr>
            <w:tcW w:w="180" w:type="dxa"/>
          </w:tcPr>
          <w:p w14:paraId="63BD301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6BE9EFDD" w14:textId="1197BD46"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455</w:t>
            </w:r>
          </w:p>
        </w:tc>
        <w:tc>
          <w:tcPr>
            <w:tcW w:w="180" w:type="dxa"/>
          </w:tcPr>
          <w:p w14:paraId="08A3DC8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114F3E5F" w14:textId="4A214687"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472</w:t>
            </w:r>
          </w:p>
        </w:tc>
        <w:tc>
          <w:tcPr>
            <w:tcW w:w="180" w:type="dxa"/>
          </w:tcPr>
          <w:p w14:paraId="28187F8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4EE04C28" w14:textId="7F65CD14"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478</w:t>
            </w:r>
          </w:p>
        </w:tc>
      </w:tr>
      <w:tr w:rsidR="00CA7404" w:rsidRPr="005C619D" w14:paraId="43691293" w14:textId="77777777" w:rsidTr="00CA7404">
        <w:trPr>
          <w:cantSplit/>
        </w:trPr>
        <w:tc>
          <w:tcPr>
            <w:tcW w:w="4003" w:type="dxa"/>
            <w:vAlign w:val="bottom"/>
          </w:tcPr>
          <w:p w14:paraId="7937FB4A" w14:textId="77777777" w:rsidR="00CA7404" w:rsidRPr="00CA7404" w:rsidRDefault="00CA7404" w:rsidP="00CA7404">
            <w:pPr>
              <w:numPr>
                <w:ilvl w:val="0"/>
                <w:numId w:val="20"/>
              </w:numPr>
              <w:spacing w:line="240" w:lineRule="exact"/>
              <w:ind w:left="281" w:hanging="180"/>
              <w:contextualSpacing/>
              <w:rPr>
                <w:rFonts w:ascii="CordiaUPC" w:eastAsia="Times New Roman" w:hAnsi="CordiaUPC" w:cs="CordiaUPC"/>
                <w:sz w:val="26"/>
                <w:szCs w:val="26"/>
              </w:rPr>
            </w:pPr>
            <w:r w:rsidRPr="00CA7404">
              <w:rPr>
                <w:rFonts w:ascii="CordiaUPC" w:eastAsia="Times New Roman" w:hAnsi="CordiaUPC" w:cs="CordiaUPC" w:hint="cs"/>
                <w:sz w:val="26"/>
                <w:szCs w:val="26"/>
              </w:rPr>
              <w:t>Others</w:t>
            </w:r>
          </w:p>
        </w:tc>
        <w:tc>
          <w:tcPr>
            <w:tcW w:w="1260" w:type="dxa"/>
          </w:tcPr>
          <w:p w14:paraId="73B0451C" w14:textId="6EACC129"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147</w:t>
            </w:r>
          </w:p>
        </w:tc>
        <w:tc>
          <w:tcPr>
            <w:tcW w:w="180" w:type="dxa"/>
          </w:tcPr>
          <w:p w14:paraId="4C582D7F"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6DD63162" w14:textId="3BCA7D94"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241</w:t>
            </w:r>
          </w:p>
        </w:tc>
        <w:tc>
          <w:tcPr>
            <w:tcW w:w="180" w:type="dxa"/>
          </w:tcPr>
          <w:p w14:paraId="4D316B0C"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7BE47B4E" w14:textId="68029692"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147</w:t>
            </w:r>
          </w:p>
        </w:tc>
        <w:tc>
          <w:tcPr>
            <w:tcW w:w="180" w:type="dxa"/>
          </w:tcPr>
          <w:p w14:paraId="075B5846"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56562F80" w14:textId="73BE91F0"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240</w:t>
            </w:r>
          </w:p>
        </w:tc>
      </w:tr>
      <w:tr w:rsidR="00CA7404" w:rsidRPr="005C619D" w14:paraId="2A37C268" w14:textId="77777777" w:rsidTr="00CA7404">
        <w:trPr>
          <w:cantSplit/>
        </w:trPr>
        <w:tc>
          <w:tcPr>
            <w:tcW w:w="4003" w:type="dxa"/>
          </w:tcPr>
          <w:p w14:paraId="30FA5969" w14:textId="77777777" w:rsidR="00CA7404" w:rsidRPr="00CA7404" w:rsidRDefault="00CA7404" w:rsidP="00CA7404">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rPr>
              <w:t>Borrowings</w:t>
            </w:r>
          </w:p>
        </w:tc>
        <w:tc>
          <w:tcPr>
            <w:tcW w:w="1260" w:type="dxa"/>
          </w:tcPr>
          <w:p w14:paraId="0F44D9FA" w14:textId="747B3090"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9</w:t>
            </w:r>
          </w:p>
        </w:tc>
        <w:tc>
          <w:tcPr>
            <w:tcW w:w="180" w:type="dxa"/>
          </w:tcPr>
          <w:p w14:paraId="5F6B149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2A01338E" w14:textId="5A0D9FEF"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10</w:t>
            </w:r>
          </w:p>
        </w:tc>
        <w:tc>
          <w:tcPr>
            <w:tcW w:w="180" w:type="dxa"/>
          </w:tcPr>
          <w:p w14:paraId="0B23947F"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6F0491AB" w14:textId="46574AF0"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9</w:t>
            </w:r>
          </w:p>
        </w:tc>
        <w:tc>
          <w:tcPr>
            <w:tcW w:w="180" w:type="dxa"/>
          </w:tcPr>
          <w:p w14:paraId="1D553C8B"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6A0057DE" w14:textId="01929E33"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10</w:t>
            </w:r>
          </w:p>
        </w:tc>
      </w:tr>
      <w:tr w:rsidR="00CA7404" w:rsidRPr="005C619D" w14:paraId="0502DA07" w14:textId="77777777" w:rsidTr="00CA7404">
        <w:trPr>
          <w:cantSplit/>
        </w:trPr>
        <w:tc>
          <w:tcPr>
            <w:tcW w:w="4003" w:type="dxa"/>
          </w:tcPr>
          <w:p w14:paraId="3829D2B1" w14:textId="77777777" w:rsidR="00CA7404" w:rsidRPr="00CA7404" w:rsidRDefault="00CA7404" w:rsidP="00CA7404">
            <w:pPr>
              <w:spacing w:line="240" w:lineRule="exact"/>
              <w:ind w:left="83"/>
              <w:rPr>
                <w:rFonts w:ascii="CordiaUPC" w:eastAsia="Times New Roman" w:hAnsi="CordiaUPC" w:cs="CordiaUPC"/>
                <w:color w:val="000000"/>
                <w:sz w:val="26"/>
                <w:szCs w:val="26"/>
              </w:rPr>
            </w:pPr>
            <w:r w:rsidRPr="00CA7404">
              <w:rPr>
                <w:rFonts w:ascii="CordiaUPC" w:eastAsia="Times New Roman" w:hAnsi="CordiaUPC" w:cs="CordiaUPC" w:hint="cs"/>
                <w:color w:val="000000"/>
                <w:sz w:val="26"/>
                <w:szCs w:val="26"/>
              </w:rPr>
              <w:t>Others</w:t>
            </w:r>
          </w:p>
        </w:tc>
        <w:tc>
          <w:tcPr>
            <w:tcW w:w="1260" w:type="dxa"/>
            <w:tcBorders>
              <w:bottom w:val="single" w:sz="4" w:space="0" w:color="auto"/>
            </w:tcBorders>
          </w:tcPr>
          <w:p w14:paraId="3784B202" w14:textId="3502E918"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5</w:t>
            </w:r>
          </w:p>
        </w:tc>
        <w:tc>
          <w:tcPr>
            <w:tcW w:w="180" w:type="dxa"/>
          </w:tcPr>
          <w:p w14:paraId="78ADCB2B"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3E5825A9" w14:textId="184A6E43"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3</w:t>
            </w:r>
          </w:p>
        </w:tc>
        <w:tc>
          <w:tcPr>
            <w:tcW w:w="180" w:type="dxa"/>
          </w:tcPr>
          <w:p w14:paraId="56A993BE"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4295C793" w14:textId="1DE2A23F"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5</w:t>
            </w:r>
          </w:p>
        </w:tc>
        <w:tc>
          <w:tcPr>
            <w:tcW w:w="180" w:type="dxa"/>
          </w:tcPr>
          <w:p w14:paraId="07162D4B"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Borders>
              <w:bottom w:val="single" w:sz="4" w:space="0" w:color="auto"/>
            </w:tcBorders>
          </w:tcPr>
          <w:p w14:paraId="78D45662" w14:textId="52FA4166"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3</w:t>
            </w:r>
          </w:p>
        </w:tc>
      </w:tr>
      <w:tr w:rsidR="00CA7404" w:rsidRPr="005C619D" w14:paraId="48579E55" w14:textId="77777777" w:rsidTr="00CA7404">
        <w:trPr>
          <w:cantSplit/>
        </w:trPr>
        <w:tc>
          <w:tcPr>
            <w:tcW w:w="4003" w:type="dxa"/>
          </w:tcPr>
          <w:p w14:paraId="5972EBB9" w14:textId="77777777" w:rsidR="00CA7404" w:rsidRPr="00CA7404" w:rsidRDefault="00CA7404" w:rsidP="00CA7404">
            <w:pPr>
              <w:spacing w:line="240" w:lineRule="exact"/>
              <w:ind w:left="83"/>
              <w:rPr>
                <w:rFonts w:ascii="CordiaUPC" w:eastAsia="Times New Roman" w:hAnsi="CordiaUPC" w:cs="CordiaUPC"/>
                <w:b/>
                <w:bCs/>
                <w:color w:val="000000"/>
                <w:sz w:val="26"/>
                <w:szCs w:val="26"/>
              </w:rPr>
            </w:pPr>
            <w:r w:rsidRPr="00CA7404">
              <w:rPr>
                <w:rFonts w:ascii="CordiaUPC" w:eastAsia="Times New Roman" w:hAnsi="CordiaUPC" w:cs="CordiaUPC" w:hint="cs"/>
                <w:b/>
                <w:bCs/>
                <w:color w:val="000000"/>
                <w:sz w:val="26"/>
                <w:szCs w:val="26"/>
              </w:rPr>
              <w:t xml:space="preserve">Total </w:t>
            </w:r>
          </w:p>
        </w:tc>
        <w:tc>
          <w:tcPr>
            <w:tcW w:w="1260" w:type="dxa"/>
            <w:tcBorders>
              <w:top w:val="single" w:sz="4" w:space="0" w:color="auto"/>
              <w:bottom w:val="double" w:sz="4" w:space="0" w:color="auto"/>
            </w:tcBorders>
          </w:tcPr>
          <w:p w14:paraId="28CA065A" w14:textId="42A022B1" w:rsidR="00CA7404" w:rsidRPr="00CA7404" w:rsidRDefault="0028132E" w:rsidP="00CA7404">
            <w:pPr>
              <w:tabs>
                <w:tab w:val="decimal" w:pos="938"/>
              </w:tabs>
              <w:spacing w:line="240" w:lineRule="exact"/>
              <w:ind w:right="146"/>
              <w:jc w:val="right"/>
              <w:rPr>
                <w:rFonts w:ascii="CordiaUPC" w:eastAsia="Times New Roman" w:hAnsi="CordiaUPC" w:cs="CordiaUPC"/>
                <w:b/>
                <w:sz w:val="26"/>
                <w:szCs w:val="26"/>
              </w:rPr>
            </w:pPr>
            <w:r>
              <w:rPr>
                <w:rFonts w:ascii="CordiaUPC" w:eastAsia="Times New Roman" w:hAnsi="CordiaUPC" w:cs="CordiaUPC"/>
                <w:b/>
                <w:sz w:val="26"/>
                <w:szCs w:val="26"/>
              </w:rPr>
              <w:t>3,282</w:t>
            </w:r>
          </w:p>
        </w:tc>
        <w:tc>
          <w:tcPr>
            <w:tcW w:w="180" w:type="dxa"/>
          </w:tcPr>
          <w:p w14:paraId="696284FB"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tcPr>
          <w:p w14:paraId="03948CAB" w14:textId="6B036082" w:rsidR="00CA7404" w:rsidRPr="00CA7404" w:rsidRDefault="00CA7404" w:rsidP="00CA7404">
            <w:pPr>
              <w:tabs>
                <w:tab w:val="decimal" w:pos="938"/>
              </w:tabs>
              <w:spacing w:line="240" w:lineRule="exact"/>
              <w:ind w:right="146"/>
              <w:jc w:val="right"/>
              <w:rPr>
                <w:rFonts w:ascii="CordiaUPC" w:eastAsia="Times New Roman" w:hAnsi="CordiaUPC" w:cs="CordiaUPC"/>
                <w:b/>
                <w:sz w:val="26"/>
                <w:szCs w:val="26"/>
              </w:rPr>
            </w:pPr>
            <w:r w:rsidRPr="00CA7404">
              <w:rPr>
                <w:rFonts w:ascii="CordiaUPC" w:eastAsia="Times New Roman" w:hAnsi="CordiaUPC" w:cs="CordiaUPC" w:hint="cs"/>
                <w:b/>
                <w:sz w:val="26"/>
                <w:szCs w:val="26"/>
              </w:rPr>
              <w:t>4,950</w:t>
            </w:r>
          </w:p>
        </w:tc>
        <w:tc>
          <w:tcPr>
            <w:tcW w:w="180" w:type="dxa"/>
          </w:tcPr>
          <w:p w14:paraId="74E53CC8"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tcPr>
          <w:p w14:paraId="1959BB7F" w14:textId="1FFC4B72" w:rsidR="00CA7404" w:rsidRPr="00CA7404" w:rsidRDefault="0028132E" w:rsidP="00CA7404">
            <w:pPr>
              <w:tabs>
                <w:tab w:val="decimal" w:pos="938"/>
              </w:tabs>
              <w:spacing w:line="240" w:lineRule="exact"/>
              <w:ind w:right="146"/>
              <w:jc w:val="right"/>
              <w:rPr>
                <w:rFonts w:ascii="CordiaUPC" w:eastAsia="Times New Roman" w:hAnsi="CordiaUPC" w:cs="CordiaUPC"/>
                <w:b/>
                <w:sz w:val="26"/>
                <w:szCs w:val="26"/>
              </w:rPr>
            </w:pPr>
            <w:r>
              <w:rPr>
                <w:rFonts w:ascii="CordiaUPC" w:eastAsia="Times New Roman" w:hAnsi="CordiaUPC" w:cs="CordiaUPC"/>
                <w:b/>
                <w:sz w:val="26"/>
                <w:szCs w:val="26"/>
              </w:rPr>
              <w:t>2,372</w:t>
            </w:r>
          </w:p>
        </w:tc>
        <w:tc>
          <w:tcPr>
            <w:tcW w:w="180" w:type="dxa"/>
          </w:tcPr>
          <w:p w14:paraId="227AADE9"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1251" w:type="dxa"/>
            <w:tcBorders>
              <w:top w:val="single" w:sz="4" w:space="0" w:color="auto"/>
              <w:bottom w:val="double" w:sz="4" w:space="0" w:color="auto"/>
            </w:tcBorders>
          </w:tcPr>
          <w:p w14:paraId="576E9504" w14:textId="0966406F" w:rsidR="00CA7404" w:rsidRPr="00CA7404" w:rsidRDefault="00CA7404" w:rsidP="00CA7404">
            <w:pPr>
              <w:tabs>
                <w:tab w:val="decimal" w:pos="938"/>
              </w:tabs>
              <w:spacing w:line="240" w:lineRule="exact"/>
              <w:ind w:right="146"/>
              <w:jc w:val="right"/>
              <w:rPr>
                <w:rFonts w:ascii="CordiaUPC" w:eastAsia="Times New Roman" w:hAnsi="CordiaUPC" w:cs="CordiaUPC"/>
                <w:b/>
                <w:sz w:val="26"/>
                <w:szCs w:val="26"/>
              </w:rPr>
            </w:pPr>
            <w:r w:rsidRPr="00CA7404">
              <w:rPr>
                <w:rFonts w:ascii="CordiaUPC" w:eastAsia="Times New Roman" w:hAnsi="CordiaUPC" w:cs="CordiaUPC" w:hint="cs"/>
                <w:b/>
                <w:sz w:val="26"/>
                <w:szCs w:val="26"/>
              </w:rPr>
              <w:t>2,623</w:t>
            </w:r>
          </w:p>
        </w:tc>
      </w:tr>
      <w:tr w:rsidR="00CA7404" w:rsidRPr="005C619D" w14:paraId="10744D01" w14:textId="77777777" w:rsidTr="00CA7404">
        <w:trPr>
          <w:cantSplit/>
        </w:trPr>
        <w:tc>
          <w:tcPr>
            <w:tcW w:w="4003" w:type="dxa"/>
            <w:vAlign w:val="bottom"/>
          </w:tcPr>
          <w:p w14:paraId="64620196" w14:textId="77777777" w:rsidR="00CA7404" w:rsidRPr="00CA7404" w:rsidRDefault="00CA7404" w:rsidP="00CA7404">
            <w:pPr>
              <w:spacing w:line="240" w:lineRule="exact"/>
              <w:ind w:left="191" w:hanging="191"/>
              <w:rPr>
                <w:rFonts w:ascii="CordiaUPC" w:eastAsia="Times New Roman" w:hAnsi="CordiaUPC" w:cs="CordiaUPC"/>
                <w:b/>
                <w:sz w:val="26"/>
                <w:szCs w:val="26"/>
              </w:rPr>
            </w:pPr>
          </w:p>
        </w:tc>
        <w:tc>
          <w:tcPr>
            <w:tcW w:w="1260" w:type="dxa"/>
            <w:tcBorders>
              <w:top w:val="double" w:sz="4" w:space="0" w:color="auto"/>
            </w:tcBorders>
          </w:tcPr>
          <w:p w14:paraId="1EE3C81D"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2380B43D"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Borders>
              <w:top w:val="double" w:sz="4" w:space="0" w:color="auto"/>
            </w:tcBorders>
          </w:tcPr>
          <w:p w14:paraId="1B8F4860"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62D857E6"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Borders>
              <w:top w:val="double" w:sz="4" w:space="0" w:color="auto"/>
            </w:tcBorders>
          </w:tcPr>
          <w:p w14:paraId="20B10845"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4297004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Borders>
              <w:top w:val="double" w:sz="4" w:space="0" w:color="auto"/>
            </w:tcBorders>
          </w:tcPr>
          <w:p w14:paraId="35F19881"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r>
      <w:tr w:rsidR="00CA7404" w:rsidRPr="005C619D" w14:paraId="15DF94BD" w14:textId="77777777" w:rsidTr="00CA7404">
        <w:trPr>
          <w:cantSplit/>
        </w:trPr>
        <w:tc>
          <w:tcPr>
            <w:tcW w:w="4003" w:type="dxa"/>
          </w:tcPr>
          <w:p w14:paraId="58BAE56C"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2700" w:type="dxa"/>
            <w:gridSpan w:val="3"/>
            <w:vAlign w:val="bottom"/>
          </w:tcPr>
          <w:p w14:paraId="150033B5" w14:textId="77777777" w:rsidR="00CA7404" w:rsidRPr="00CA7404" w:rsidRDefault="00CA7404" w:rsidP="00CA7404">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43CC6791"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2691" w:type="dxa"/>
            <w:gridSpan w:val="3"/>
            <w:vAlign w:val="bottom"/>
          </w:tcPr>
          <w:p w14:paraId="13AE0417" w14:textId="77777777" w:rsidR="00CA7404" w:rsidRPr="00CA7404" w:rsidRDefault="00CA7404" w:rsidP="00CA7404">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CA7404" w:rsidRPr="005C619D" w14:paraId="0227995B" w14:textId="77777777" w:rsidTr="00CA7404">
        <w:trPr>
          <w:cantSplit/>
        </w:trPr>
        <w:tc>
          <w:tcPr>
            <w:tcW w:w="4003" w:type="dxa"/>
          </w:tcPr>
          <w:p w14:paraId="3D59DAD8" w14:textId="77777777" w:rsidR="00CA7404" w:rsidRPr="00CA7404" w:rsidRDefault="00CA7404" w:rsidP="00CA7404">
            <w:pPr>
              <w:spacing w:line="240" w:lineRule="exact"/>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For the six-month periods ended 30 June</w:t>
            </w:r>
          </w:p>
        </w:tc>
        <w:tc>
          <w:tcPr>
            <w:tcW w:w="1260" w:type="dxa"/>
            <w:shd w:val="clear" w:color="auto" w:fill="auto"/>
          </w:tcPr>
          <w:p w14:paraId="3B2D758C" w14:textId="1B222282"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5A0356F9"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shd w:val="clear" w:color="auto" w:fill="auto"/>
          </w:tcPr>
          <w:p w14:paraId="4D2C6380" w14:textId="1B065967"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3AF2058F"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shd w:val="clear" w:color="auto" w:fill="auto"/>
          </w:tcPr>
          <w:p w14:paraId="71CC138A" w14:textId="71972D2D"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3D16981C"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shd w:val="clear" w:color="auto" w:fill="auto"/>
          </w:tcPr>
          <w:p w14:paraId="26D63121" w14:textId="3F2DE561"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CA7404" w:rsidRPr="005C619D" w14:paraId="4E2B202A" w14:textId="77777777" w:rsidTr="00CA7404">
        <w:trPr>
          <w:cantSplit/>
        </w:trPr>
        <w:tc>
          <w:tcPr>
            <w:tcW w:w="4003" w:type="dxa"/>
          </w:tcPr>
          <w:p w14:paraId="4432EDC8"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5571" w:type="dxa"/>
            <w:gridSpan w:val="7"/>
            <w:vAlign w:val="bottom"/>
          </w:tcPr>
          <w:p w14:paraId="70D8F490" w14:textId="77777777" w:rsidR="00CA7404" w:rsidRPr="00CA7404" w:rsidRDefault="00CA7404" w:rsidP="00CA7404">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CA7404" w:rsidRPr="005C619D" w14:paraId="62228237" w14:textId="77777777" w:rsidTr="00CA7404">
        <w:trPr>
          <w:cantSplit/>
        </w:trPr>
        <w:tc>
          <w:tcPr>
            <w:tcW w:w="4003" w:type="dxa"/>
          </w:tcPr>
          <w:p w14:paraId="677DBBCE" w14:textId="77777777" w:rsidR="00CA7404" w:rsidRPr="00CA7404" w:rsidRDefault="00CA7404" w:rsidP="00CA7404">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lang w:val="en-US"/>
              </w:rPr>
              <w:t>Deposits</w:t>
            </w:r>
          </w:p>
        </w:tc>
        <w:tc>
          <w:tcPr>
            <w:tcW w:w="1260" w:type="dxa"/>
          </w:tcPr>
          <w:p w14:paraId="5D9AB1CA" w14:textId="15D77E63"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3,6</w:t>
            </w:r>
            <w:r w:rsidR="00C063EF">
              <w:rPr>
                <w:rFonts w:ascii="CordiaUPC" w:eastAsia="Times New Roman" w:hAnsi="CordiaUPC" w:cs="CordiaUPC"/>
                <w:bCs/>
                <w:sz w:val="26"/>
                <w:szCs w:val="26"/>
              </w:rPr>
              <w:t>69</w:t>
            </w:r>
          </w:p>
        </w:tc>
        <w:tc>
          <w:tcPr>
            <w:tcW w:w="180" w:type="dxa"/>
          </w:tcPr>
          <w:p w14:paraId="12A37810"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2441C3F3" w14:textId="120A5675"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6,838</w:t>
            </w:r>
          </w:p>
        </w:tc>
        <w:tc>
          <w:tcPr>
            <w:tcW w:w="180" w:type="dxa"/>
          </w:tcPr>
          <w:p w14:paraId="0A06F55B"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47FF60C0" w14:textId="1958BB60"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2,403</w:t>
            </w:r>
          </w:p>
        </w:tc>
        <w:tc>
          <w:tcPr>
            <w:tcW w:w="180" w:type="dxa"/>
          </w:tcPr>
          <w:p w14:paraId="2B2F8489"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58FC4CFE" w14:textId="6235214D"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2,791</w:t>
            </w:r>
          </w:p>
        </w:tc>
      </w:tr>
      <w:tr w:rsidR="00CA7404" w:rsidRPr="005C619D" w14:paraId="2495577C" w14:textId="77777777" w:rsidTr="00CA7404">
        <w:trPr>
          <w:cantSplit/>
        </w:trPr>
        <w:tc>
          <w:tcPr>
            <w:tcW w:w="4003" w:type="dxa"/>
          </w:tcPr>
          <w:p w14:paraId="60EA5EEE" w14:textId="77777777" w:rsidR="00CA7404" w:rsidRPr="00CA7404" w:rsidRDefault="00CA7404" w:rsidP="00CA7404">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lang w:val="en-US"/>
              </w:rPr>
              <w:t>Interbank and money market items</w:t>
            </w:r>
          </w:p>
        </w:tc>
        <w:tc>
          <w:tcPr>
            <w:tcW w:w="1260" w:type="dxa"/>
          </w:tcPr>
          <w:p w14:paraId="1A48C055" w14:textId="358BDA06"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141</w:t>
            </w:r>
          </w:p>
        </w:tc>
        <w:tc>
          <w:tcPr>
            <w:tcW w:w="180" w:type="dxa"/>
          </w:tcPr>
          <w:p w14:paraId="7407379F"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53EDB82F" w14:textId="6A6B42BF"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378</w:t>
            </w:r>
          </w:p>
        </w:tc>
        <w:tc>
          <w:tcPr>
            <w:tcW w:w="180" w:type="dxa"/>
          </w:tcPr>
          <w:p w14:paraId="61BFD2CA"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170688EB" w14:textId="4C98A6F4"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113</w:t>
            </w:r>
          </w:p>
        </w:tc>
        <w:tc>
          <w:tcPr>
            <w:tcW w:w="180" w:type="dxa"/>
          </w:tcPr>
          <w:p w14:paraId="70BF6AAC"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7A6C3760" w14:textId="05F05BB0"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260</w:t>
            </w:r>
          </w:p>
        </w:tc>
      </w:tr>
      <w:tr w:rsidR="00CA7404" w:rsidRPr="005C619D" w14:paraId="34FDEE18" w14:textId="77777777" w:rsidTr="00CA7404">
        <w:trPr>
          <w:cantSplit/>
        </w:trPr>
        <w:tc>
          <w:tcPr>
            <w:tcW w:w="4003" w:type="dxa"/>
          </w:tcPr>
          <w:p w14:paraId="104A0265" w14:textId="533A49DB" w:rsidR="00CA7404" w:rsidRPr="00CA7404" w:rsidRDefault="00CA7404" w:rsidP="00CA7404">
            <w:pPr>
              <w:spacing w:line="240" w:lineRule="exact"/>
              <w:ind w:left="322" w:hanging="239"/>
              <w:rPr>
                <w:rFonts w:ascii="CordiaUPC" w:eastAsia="Times New Roman" w:hAnsi="CordiaUPC" w:cs="CordiaUPC"/>
                <w:color w:val="000000"/>
                <w:sz w:val="26"/>
                <w:szCs w:val="26"/>
                <w:lang w:val="en-US"/>
              </w:rPr>
            </w:pPr>
            <w:r w:rsidRPr="00CA7404">
              <w:rPr>
                <w:rFonts w:ascii="CordiaUPC" w:eastAsia="Times New Roman" w:hAnsi="CordiaUPC" w:cs="CordiaUPC" w:hint="cs"/>
                <w:sz w:val="26"/>
                <w:szCs w:val="26"/>
              </w:rPr>
              <w:t xml:space="preserve">Contribution to Deposits Protection Agency </w:t>
            </w:r>
            <w:r w:rsidR="00025DD7">
              <w:rPr>
                <w:rFonts w:ascii="CordiaUPC" w:eastAsia="Times New Roman" w:hAnsi="CordiaUPC" w:cs="CordiaUPC"/>
                <w:sz w:val="26"/>
                <w:szCs w:val="26"/>
              </w:rPr>
              <w:t xml:space="preserve">   </w:t>
            </w:r>
            <w:r w:rsidRPr="00CA7404">
              <w:rPr>
                <w:rFonts w:ascii="CordiaUPC" w:eastAsia="Times New Roman" w:hAnsi="CordiaUPC" w:cs="CordiaUPC" w:hint="cs"/>
                <w:sz w:val="26"/>
                <w:szCs w:val="26"/>
              </w:rPr>
              <w:t xml:space="preserve">and </w:t>
            </w:r>
            <w:proofErr w:type="spellStart"/>
            <w:r w:rsidRPr="00CA7404">
              <w:rPr>
                <w:rFonts w:ascii="CordiaUPC" w:eastAsia="Times New Roman" w:hAnsi="CordiaUPC" w:cs="CordiaUPC" w:hint="cs"/>
                <w:sz w:val="26"/>
                <w:szCs w:val="26"/>
              </w:rPr>
              <w:t>BoT</w:t>
            </w:r>
            <w:proofErr w:type="spellEnd"/>
          </w:p>
        </w:tc>
        <w:tc>
          <w:tcPr>
            <w:tcW w:w="1260" w:type="dxa"/>
            <w:vAlign w:val="bottom"/>
          </w:tcPr>
          <w:p w14:paraId="024AA813" w14:textId="2FC3D02A"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1,652</w:t>
            </w:r>
          </w:p>
        </w:tc>
        <w:tc>
          <w:tcPr>
            <w:tcW w:w="180" w:type="dxa"/>
          </w:tcPr>
          <w:p w14:paraId="051E8A0B"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vAlign w:val="bottom"/>
          </w:tcPr>
          <w:p w14:paraId="7FA270C2" w14:textId="1FDBE96A"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1,746</w:t>
            </w:r>
          </w:p>
        </w:tc>
        <w:tc>
          <w:tcPr>
            <w:tcW w:w="180" w:type="dxa"/>
          </w:tcPr>
          <w:p w14:paraId="15CCAC1E"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vAlign w:val="bottom"/>
          </w:tcPr>
          <w:p w14:paraId="67F3C9F2" w14:textId="37900937"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1,013</w:t>
            </w:r>
          </w:p>
        </w:tc>
        <w:tc>
          <w:tcPr>
            <w:tcW w:w="180" w:type="dxa"/>
          </w:tcPr>
          <w:p w14:paraId="0E973AF5"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vAlign w:val="bottom"/>
          </w:tcPr>
          <w:p w14:paraId="5ABD8E03" w14:textId="454C6219"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848</w:t>
            </w:r>
          </w:p>
        </w:tc>
      </w:tr>
      <w:tr w:rsidR="00CA7404" w:rsidRPr="005C619D" w14:paraId="1C7B75BA" w14:textId="77777777" w:rsidTr="00CA7404">
        <w:trPr>
          <w:cantSplit/>
        </w:trPr>
        <w:tc>
          <w:tcPr>
            <w:tcW w:w="4003" w:type="dxa"/>
          </w:tcPr>
          <w:p w14:paraId="0CA3E2DE" w14:textId="77777777" w:rsidR="00CA7404" w:rsidRPr="00CA7404" w:rsidRDefault="00CA7404" w:rsidP="00CA7404">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sz w:val="26"/>
                <w:szCs w:val="26"/>
              </w:rPr>
              <w:t>Debts issued</w:t>
            </w:r>
          </w:p>
        </w:tc>
        <w:tc>
          <w:tcPr>
            <w:tcW w:w="1260" w:type="dxa"/>
          </w:tcPr>
          <w:p w14:paraId="06431174" w14:textId="77777777" w:rsidR="00CA7404" w:rsidRPr="00CA7404" w:rsidRDefault="00CA7404" w:rsidP="00CA7404">
            <w:pPr>
              <w:spacing w:line="240" w:lineRule="exact"/>
              <w:ind w:right="146"/>
              <w:jc w:val="right"/>
              <w:rPr>
                <w:rFonts w:ascii="CordiaUPC" w:eastAsia="Times New Roman" w:hAnsi="CordiaUPC" w:cs="CordiaUPC"/>
                <w:bCs/>
                <w:sz w:val="26"/>
                <w:szCs w:val="26"/>
              </w:rPr>
            </w:pPr>
          </w:p>
        </w:tc>
        <w:tc>
          <w:tcPr>
            <w:tcW w:w="180" w:type="dxa"/>
          </w:tcPr>
          <w:p w14:paraId="56014876"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0A45AEFD" w14:textId="77777777" w:rsidR="00CA7404" w:rsidRPr="00CA7404" w:rsidRDefault="00CA7404" w:rsidP="00CA7404">
            <w:pPr>
              <w:spacing w:line="240" w:lineRule="exact"/>
              <w:ind w:right="146"/>
              <w:jc w:val="right"/>
              <w:rPr>
                <w:rFonts w:ascii="CordiaUPC" w:eastAsia="Times New Roman" w:hAnsi="CordiaUPC" w:cs="CordiaUPC"/>
                <w:bCs/>
                <w:sz w:val="26"/>
                <w:szCs w:val="26"/>
              </w:rPr>
            </w:pPr>
          </w:p>
        </w:tc>
        <w:tc>
          <w:tcPr>
            <w:tcW w:w="180" w:type="dxa"/>
          </w:tcPr>
          <w:p w14:paraId="2E56C467"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51B96880" w14:textId="77777777" w:rsidR="00CA7404" w:rsidRPr="00CA7404" w:rsidRDefault="00CA7404" w:rsidP="00CA7404">
            <w:pPr>
              <w:spacing w:line="240" w:lineRule="exact"/>
              <w:ind w:right="146"/>
              <w:jc w:val="right"/>
              <w:rPr>
                <w:rFonts w:ascii="CordiaUPC" w:eastAsia="Times New Roman" w:hAnsi="CordiaUPC" w:cs="CordiaUPC"/>
                <w:bCs/>
                <w:sz w:val="26"/>
                <w:szCs w:val="26"/>
              </w:rPr>
            </w:pPr>
          </w:p>
        </w:tc>
        <w:tc>
          <w:tcPr>
            <w:tcW w:w="180" w:type="dxa"/>
          </w:tcPr>
          <w:p w14:paraId="50EAE279"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5DFF0BFB" w14:textId="77777777" w:rsidR="00CA7404" w:rsidRPr="00CA7404" w:rsidRDefault="00CA7404" w:rsidP="00CA7404">
            <w:pPr>
              <w:spacing w:line="240" w:lineRule="exact"/>
              <w:ind w:right="146"/>
              <w:jc w:val="right"/>
              <w:rPr>
                <w:rFonts w:ascii="CordiaUPC" w:eastAsia="Times New Roman" w:hAnsi="CordiaUPC" w:cs="CordiaUPC"/>
                <w:bCs/>
                <w:sz w:val="26"/>
                <w:szCs w:val="26"/>
              </w:rPr>
            </w:pPr>
          </w:p>
        </w:tc>
      </w:tr>
      <w:tr w:rsidR="00CA7404" w:rsidRPr="005C619D" w14:paraId="4542ABDF" w14:textId="77777777" w:rsidTr="00CA7404">
        <w:trPr>
          <w:cantSplit/>
        </w:trPr>
        <w:tc>
          <w:tcPr>
            <w:tcW w:w="4003" w:type="dxa"/>
          </w:tcPr>
          <w:p w14:paraId="4760165E" w14:textId="77777777" w:rsidR="00CA7404" w:rsidRPr="00CA7404" w:rsidRDefault="00CA7404" w:rsidP="00CA7404">
            <w:pPr>
              <w:numPr>
                <w:ilvl w:val="0"/>
                <w:numId w:val="20"/>
              </w:numPr>
              <w:spacing w:line="240" w:lineRule="exact"/>
              <w:ind w:left="281" w:right="-126" w:hanging="180"/>
              <w:contextualSpacing/>
              <w:rPr>
                <w:rFonts w:ascii="CordiaUPC" w:eastAsia="Times New Roman" w:hAnsi="CordiaUPC" w:cs="CordiaUPC"/>
                <w:sz w:val="26"/>
                <w:szCs w:val="26"/>
              </w:rPr>
            </w:pPr>
            <w:r w:rsidRPr="00CA7404">
              <w:rPr>
                <w:rFonts w:ascii="CordiaUPC" w:eastAsia="Times New Roman" w:hAnsi="CordiaUPC" w:cs="CordiaUPC" w:hint="cs"/>
                <w:sz w:val="26"/>
                <w:szCs w:val="26"/>
              </w:rPr>
              <w:t>Debentures and subordinated debentures</w:t>
            </w:r>
          </w:p>
        </w:tc>
        <w:tc>
          <w:tcPr>
            <w:tcW w:w="1260" w:type="dxa"/>
          </w:tcPr>
          <w:p w14:paraId="4C46FE06" w14:textId="7F8AFBDA"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935</w:t>
            </w:r>
          </w:p>
        </w:tc>
        <w:tc>
          <w:tcPr>
            <w:tcW w:w="180" w:type="dxa"/>
          </w:tcPr>
          <w:p w14:paraId="5A8BF8E8"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46D8B61F" w14:textId="69251E6C"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1,122</w:t>
            </w:r>
          </w:p>
        </w:tc>
        <w:tc>
          <w:tcPr>
            <w:tcW w:w="180" w:type="dxa"/>
          </w:tcPr>
          <w:p w14:paraId="02CF94F0"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70916E36" w14:textId="138077C2"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935</w:t>
            </w:r>
          </w:p>
        </w:tc>
        <w:tc>
          <w:tcPr>
            <w:tcW w:w="180" w:type="dxa"/>
          </w:tcPr>
          <w:p w14:paraId="163E0236"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63E78E15" w14:textId="4F687872"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982</w:t>
            </w:r>
          </w:p>
        </w:tc>
      </w:tr>
      <w:tr w:rsidR="00CA7404" w:rsidRPr="005C619D" w14:paraId="29F99E91" w14:textId="77777777" w:rsidTr="00CA7404">
        <w:trPr>
          <w:cantSplit/>
        </w:trPr>
        <w:tc>
          <w:tcPr>
            <w:tcW w:w="4003" w:type="dxa"/>
            <w:vAlign w:val="bottom"/>
          </w:tcPr>
          <w:p w14:paraId="29C86799" w14:textId="77777777" w:rsidR="00CA7404" w:rsidRPr="00CA7404" w:rsidRDefault="00CA7404" w:rsidP="00CA7404">
            <w:pPr>
              <w:numPr>
                <w:ilvl w:val="0"/>
                <w:numId w:val="20"/>
              </w:numPr>
              <w:spacing w:line="240" w:lineRule="exact"/>
              <w:ind w:left="281" w:hanging="180"/>
              <w:contextualSpacing/>
              <w:rPr>
                <w:rFonts w:ascii="CordiaUPC" w:eastAsia="Times New Roman" w:hAnsi="CordiaUPC" w:cs="CordiaUPC"/>
                <w:sz w:val="26"/>
                <w:szCs w:val="26"/>
              </w:rPr>
            </w:pPr>
            <w:r w:rsidRPr="00CA7404">
              <w:rPr>
                <w:rFonts w:ascii="CordiaUPC" w:eastAsia="Times New Roman" w:hAnsi="CordiaUPC" w:cs="CordiaUPC" w:hint="cs"/>
                <w:sz w:val="26"/>
                <w:szCs w:val="26"/>
              </w:rPr>
              <w:t>Others</w:t>
            </w:r>
          </w:p>
        </w:tc>
        <w:tc>
          <w:tcPr>
            <w:tcW w:w="1260" w:type="dxa"/>
          </w:tcPr>
          <w:p w14:paraId="083B2D68" w14:textId="51BF9694"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335</w:t>
            </w:r>
          </w:p>
        </w:tc>
        <w:tc>
          <w:tcPr>
            <w:tcW w:w="180" w:type="dxa"/>
          </w:tcPr>
          <w:p w14:paraId="61499392"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5EAF28FF" w14:textId="1F2A9050"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432</w:t>
            </w:r>
          </w:p>
        </w:tc>
        <w:tc>
          <w:tcPr>
            <w:tcW w:w="180" w:type="dxa"/>
          </w:tcPr>
          <w:p w14:paraId="00C49A2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11598F26" w14:textId="117E1B6C"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335</w:t>
            </w:r>
          </w:p>
        </w:tc>
        <w:tc>
          <w:tcPr>
            <w:tcW w:w="180" w:type="dxa"/>
          </w:tcPr>
          <w:p w14:paraId="33D57042"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1E4075F3" w14:textId="66BB698B"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432</w:t>
            </w:r>
          </w:p>
        </w:tc>
      </w:tr>
      <w:tr w:rsidR="00CA7404" w:rsidRPr="005C619D" w14:paraId="5179BBB1" w14:textId="77777777" w:rsidTr="00CA7404">
        <w:trPr>
          <w:cantSplit/>
        </w:trPr>
        <w:tc>
          <w:tcPr>
            <w:tcW w:w="4003" w:type="dxa"/>
          </w:tcPr>
          <w:p w14:paraId="6844F41B" w14:textId="77777777" w:rsidR="00CA7404" w:rsidRPr="00CA7404" w:rsidRDefault="00CA7404" w:rsidP="00CA7404">
            <w:pPr>
              <w:spacing w:line="240" w:lineRule="exact"/>
              <w:ind w:left="83"/>
              <w:rPr>
                <w:rFonts w:ascii="CordiaUPC" w:eastAsia="Times New Roman" w:hAnsi="CordiaUPC" w:cs="CordiaUPC"/>
                <w:color w:val="000000"/>
                <w:sz w:val="26"/>
                <w:szCs w:val="26"/>
                <w:lang w:val="en-US"/>
              </w:rPr>
            </w:pPr>
            <w:r w:rsidRPr="00CA7404">
              <w:rPr>
                <w:rFonts w:ascii="CordiaUPC" w:eastAsia="Times New Roman" w:hAnsi="CordiaUPC" w:cs="CordiaUPC" w:hint="cs"/>
                <w:color w:val="000000"/>
                <w:sz w:val="26"/>
                <w:szCs w:val="26"/>
              </w:rPr>
              <w:t>Borrowings</w:t>
            </w:r>
          </w:p>
        </w:tc>
        <w:tc>
          <w:tcPr>
            <w:tcW w:w="1260" w:type="dxa"/>
          </w:tcPr>
          <w:p w14:paraId="3855A6AF" w14:textId="37908045"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18</w:t>
            </w:r>
          </w:p>
        </w:tc>
        <w:tc>
          <w:tcPr>
            <w:tcW w:w="180" w:type="dxa"/>
          </w:tcPr>
          <w:p w14:paraId="48E854E6"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140DE6C8" w14:textId="743365F0"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20</w:t>
            </w:r>
          </w:p>
        </w:tc>
        <w:tc>
          <w:tcPr>
            <w:tcW w:w="180" w:type="dxa"/>
          </w:tcPr>
          <w:p w14:paraId="745B375B"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6A67A0CE" w14:textId="3A3298A2"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18</w:t>
            </w:r>
          </w:p>
        </w:tc>
        <w:tc>
          <w:tcPr>
            <w:tcW w:w="180" w:type="dxa"/>
          </w:tcPr>
          <w:p w14:paraId="2490FDB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696136A1" w14:textId="56A5AFF1"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20</w:t>
            </w:r>
          </w:p>
        </w:tc>
      </w:tr>
      <w:tr w:rsidR="00CA7404" w:rsidRPr="005C619D" w14:paraId="27FD211C" w14:textId="77777777" w:rsidTr="00CA7404">
        <w:trPr>
          <w:cantSplit/>
        </w:trPr>
        <w:tc>
          <w:tcPr>
            <w:tcW w:w="4003" w:type="dxa"/>
          </w:tcPr>
          <w:p w14:paraId="46226325" w14:textId="77777777" w:rsidR="00CA7404" w:rsidRPr="00CA7404" w:rsidRDefault="00CA7404" w:rsidP="00CA7404">
            <w:pPr>
              <w:spacing w:line="240" w:lineRule="exact"/>
              <w:ind w:left="83"/>
              <w:rPr>
                <w:rFonts w:ascii="CordiaUPC" w:eastAsia="Times New Roman" w:hAnsi="CordiaUPC" w:cs="CordiaUPC"/>
                <w:color w:val="000000"/>
                <w:sz w:val="26"/>
                <w:szCs w:val="26"/>
              </w:rPr>
            </w:pPr>
            <w:r w:rsidRPr="00CA7404">
              <w:rPr>
                <w:rFonts w:ascii="CordiaUPC" w:eastAsia="Times New Roman" w:hAnsi="CordiaUPC" w:cs="CordiaUPC" w:hint="cs"/>
                <w:color w:val="000000"/>
                <w:sz w:val="26"/>
                <w:szCs w:val="26"/>
              </w:rPr>
              <w:t>Others</w:t>
            </w:r>
          </w:p>
        </w:tc>
        <w:tc>
          <w:tcPr>
            <w:tcW w:w="1260" w:type="dxa"/>
            <w:tcBorders>
              <w:bottom w:val="single" w:sz="4" w:space="0" w:color="auto"/>
            </w:tcBorders>
          </w:tcPr>
          <w:p w14:paraId="30426739" w14:textId="3D95B64D"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9</w:t>
            </w:r>
          </w:p>
        </w:tc>
        <w:tc>
          <w:tcPr>
            <w:tcW w:w="180" w:type="dxa"/>
          </w:tcPr>
          <w:p w14:paraId="7E7EB4F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5DF08D71" w14:textId="46A0B6EC"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6</w:t>
            </w:r>
          </w:p>
        </w:tc>
        <w:tc>
          <w:tcPr>
            <w:tcW w:w="180" w:type="dxa"/>
          </w:tcPr>
          <w:p w14:paraId="706F06AF"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6E605138" w14:textId="4216547F" w:rsidR="00CA7404" w:rsidRPr="00CA7404" w:rsidRDefault="0028132E" w:rsidP="00CA7404">
            <w:pPr>
              <w:spacing w:line="240" w:lineRule="exact"/>
              <w:ind w:right="146"/>
              <w:jc w:val="right"/>
              <w:rPr>
                <w:rFonts w:ascii="CordiaUPC" w:eastAsia="Times New Roman" w:hAnsi="CordiaUPC" w:cs="CordiaUPC"/>
                <w:bCs/>
                <w:sz w:val="26"/>
                <w:szCs w:val="26"/>
              </w:rPr>
            </w:pPr>
            <w:r>
              <w:rPr>
                <w:rFonts w:ascii="CordiaUPC" w:eastAsia="Times New Roman" w:hAnsi="CordiaUPC" w:cs="CordiaUPC"/>
                <w:bCs/>
                <w:sz w:val="26"/>
                <w:szCs w:val="26"/>
              </w:rPr>
              <w:t>9</w:t>
            </w:r>
          </w:p>
        </w:tc>
        <w:tc>
          <w:tcPr>
            <w:tcW w:w="180" w:type="dxa"/>
          </w:tcPr>
          <w:p w14:paraId="0018D60C"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Borders>
              <w:bottom w:val="single" w:sz="4" w:space="0" w:color="auto"/>
            </w:tcBorders>
          </w:tcPr>
          <w:p w14:paraId="53D831D9" w14:textId="2E851139" w:rsidR="00CA7404" w:rsidRPr="00CA7404" w:rsidRDefault="00CA7404" w:rsidP="00CA7404">
            <w:pPr>
              <w:spacing w:line="240" w:lineRule="exact"/>
              <w:ind w:right="146"/>
              <w:jc w:val="right"/>
              <w:rPr>
                <w:rFonts w:ascii="CordiaUPC" w:eastAsia="Times New Roman" w:hAnsi="CordiaUPC" w:cs="CordiaUPC"/>
                <w:bCs/>
                <w:sz w:val="26"/>
                <w:szCs w:val="26"/>
              </w:rPr>
            </w:pPr>
            <w:r w:rsidRPr="00CA7404">
              <w:rPr>
                <w:rFonts w:ascii="CordiaUPC" w:eastAsia="Times New Roman" w:hAnsi="CordiaUPC" w:cs="CordiaUPC" w:hint="cs"/>
                <w:bCs/>
                <w:sz w:val="26"/>
                <w:szCs w:val="26"/>
              </w:rPr>
              <w:t>6</w:t>
            </w:r>
          </w:p>
        </w:tc>
      </w:tr>
      <w:tr w:rsidR="00CA7404" w:rsidRPr="005C619D" w14:paraId="62975B9D" w14:textId="77777777" w:rsidTr="00CA7404">
        <w:trPr>
          <w:cantSplit/>
        </w:trPr>
        <w:tc>
          <w:tcPr>
            <w:tcW w:w="4003" w:type="dxa"/>
          </w:tcPr>
          <w:p w14:paraId="34EBF707" w14:textId="77777777" w:rsidR="00CA7404" w:rsidRPr="00CA7404" w:rsidRDefault="00CA7404" w:rsidP="00CA7404">
            <w:pPr>
              <w:spacing w:line="240" w:lineRule="exact"/>
              <w:ind w:left="83"/>
              <w:rPr>
                <w:rFonts w:ascii="CordiaUPC" w:eastAsia="Times New Roman" w:hAnsi="CordiaUPC" w:cs="CordiaUPC"/>
                <w:b/>
                <w:bCs/>
                <w:color w:val="000000"/>
                <w:sz w:val="26"/>
                <w:szCs w:val="26"/>
              </w:rPr>
            </w:pPr>
            <w:r w:rsidRPr="00CA7404">
              <w:rPr>
                <w:rFonts w:ascii="CordiaUPC" w:eastAsia="Times New Roman" w:hAnsi="CordiaUPC" w:cs="CordiaUPC" w:hint="cs"/>
                <w:b/>
                <w:bCs/>
                <w:color w:val="000000"/>
                <w:sz w:val="26"/>
                <w:szCs w:val="26"/>
              </w:rPr>
              <w:t xml:space="preserve">Total </w:t>
            </w:r>
          </w:p>
        </w:tc>
        <w:tc>
          <w:tcPr>
            <w:tcW w:w="1260" w:type="dxa"/>
            <w:tcBorders>
              <w:top w:val="single" w:sz="4" w:space="0" w:color="auto"/>
              <w:bottom w:val="double" w:sz="4" w:space="0" w:color="auto"/>
            </w:tcBorders>
          </w:tcPr>
          <w:p w14:paraId="5B70A8CC" w14:textId="32D79D04" w:rsidR="00CA7404" w:rsidRPr="00CA7404" w:rsidRDefault="0028132E" w:rsidP="00CA7404">
            <w:pPr>
              <w:tabs>
                <w:tab w:val="decimal" w:pos="938"/>
              </w:tabs>
              <w:spacing w:line="240" w:lineRule="exact"/>
              <w:ind w:right="146"/>
              <w:jc w:val="right"/>
              <w:rPr>
                <w:rFonts w:ascii="CordiaUPC" w:eastAsia="Times New Roman" w:hAnsi="CordiaUPC" w:cs="CordiaUPC"/>
                <w:b/>
                <w:sz w:val="26"/>
                <w:szCs w:val="26"/>
              </w:rPr>
            </w:pPr>
            <w:r>
              <w:rPr>
                <w:rFonts w:ascii="CordiaUPC" w:eastAsia="Times New Roman" w:hAnsi="CordiaUPC" w:cs="CordiaUPC"/>
                <w:b/>
                <w:sz w:val="26"/>
                <w:szCs w:val="26"/>
              </w:rPr>
              <w:t>6,7</w:t>
            </w:r>
            <w:r w:rsidR="00C063EF">
              <w:rPr>
                <w:rFonts w:ascii="CordiaUPC" w:eastAsia="Times New Roman" w:hAnsi="CordiaUPC" w:cs="CordiaUPC"/>
                <w:b/>
                <w:sz w:val="26"/>
                <w:szCs w:val="26"/>
              </w:rPr>
              <w:t>59</w:t>
            </w:r>
          </w:p>
        </w:tc>
        <w:tc>
          <w:tcPr>
            <w:tcW w:w="180" w:type="dxa"/>
          </w:tcPr>
          <w:p w14:paraId="0C089179"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tcPr>
          <w:p w14:paraId="3FC18FFF" w14:textId="0AFE5BD1" w:rsidR="00CA7404" w:rsidRPr="00CA7404" w:rsidRDefault="00CA7404" w:rsidP="00CA7404">
            <w:pPr>
              <w:tabs>
                <w:tab w:val="decimal" w:pos="938"/>
              </w:tabs>
              <w:spacing w:line="240" w:lineRule="exact"/>
              <w:ind w:right="146"/>
              <w:jc w:val="right"/>
              <w:rPr>
                <w:rFonts w:ascii="CordiaUPC" w:eastAsia="Times New Roman" w:hAnsi="CordiaUPC" w:cs="CordiaUPC"/>
                <w:b/>
                <w:sz w:val="26"/>
                <w:szCs w:val="26"/>
              </w:rPr>
            </w:pPr>
            <w:r w:rsidRPr="00CA7404">
              <w:rPr>
                <w:rFonts w:ascii="CordiaUPC" w:eastAsia="Times New Roman" w:hAnsi="CordiaUPC" w:cs="CordiaUPC" w:hint="cs"/>
                <w:b/>
                <w:sz w:val="26"/>
                <w:szCs w:val="26"/>
              </w:rPr>
              <w:t>10,542</w:t>
            </w:r>
          </w:p>
        </w:tc>
        <w:tc>
          <w:tcPr>
            <w:tcW w:w="180" w:type="dxa"/>
          </w:tcPr>
          <w:p w14:paraId="7FBDF696"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tcPr>
          <w:p w14:paraId="35A9C73D" w14:textId="4663D3FF" w:rsidR="00CA7404" w:rsidRPr="00CA7404" w:rsidRDefault="0028132E" w:rsidP="00CA7404">
            <w:pPr>
              <w:tabs>
                <w:tab w:val="decimal" w:pos="938"/>
              </w:tabs>
              <w:spacing w:line="240" w:lineRule="exact"/>
              <w:ind w:right="146"/>
              <w:jc w:val="right"/>
              <w:rPr>
                <w:rFonts w:ascii="CordiaUPC" w:eastAsia="Times New Roman" w:hAnsi="CordiaUPC" w:cs="CordiaUPC"/>
                <w:b/>
                <w:sz w:val="26"/>
                <w:szCs w:val="26"/>
              </w:rPr>
            </w:pPr>
            <w:r>
              <w:rPr>
                <w:rFonts w:ascii="CordiaUPC" w:eastAsia="Times New Roman" w:hAnsi="CordiaUPC" w:cs="CordiaUPC"/>
                <w:b/>
                <w:sz w:val="26"/>
                <w:szCs w:val="26"/>
              </w:rPr>
              <w:t>4,826</w:t>
            </w:r>
          </w:p>
        </w:tc>
        <w:tc>
          <w:tcPr>
            <w:tcW w:w="180" w:type="dxa"/>
          </w:tcPr>
          <w:p w14:paraId="4D4D349E"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1251" w:type="dxa"/>
            <w:tcBorders>
              <w:top w:val="single" w:sz="4" w:space="0" w:color="auto"/>
              <w:bottom w:val="double" w:sz="4" w:space="0" w:color="auto"/>
            </w:tcBorders>
          </w:tcPr>
          <w:p w14:paraId="25E879DA" w14:textId="0E739FD1" w:rsidR="00CA7404" w:rsidRPr="00CA7404" w:rsidRDefault="00CA7404" w:rsidP="00CA7404">
            <w:pPr>
              <w:tabs>
                <w:tab w:val="decimal" w:pos="938"/>
              </w:tabs>
              <w:spacing w:line="240" w:lineRule="exact"/>
              <w:ind w:right="146"/>
              <w:jc w:val="right"/>
              <w:rPr>
                <w:rFonts w:ascii="CordiaUPC" w:eastAsia="Times New Roman" w:hAnsi="CordiaUPC" w:cs="CordiaUPC"/>
                <w:b/>
                <w:sz w:val="26"/>
                <w:szCs w:val="26"/>
              </w:rPr>
            </w:pPr>
            <w:r w:rsidRPr="00CA7404">
              <w:rPr>
                <w:rFonts w:ascii="CordiaUPC" w:eastAsia="Times New Roman" w:hAnsi="CordiaUPC" w:cs="CordiaUPC" w:hint="cs"/>
                <w:b/>
                <w:sz w:val="26"/>
                <w:szCs w:val="26"/>
              </w:rPr>
              <w:t>5,339</w:t>
            </w:r>
          </w:p>
        </w:tc>
      </w:tr>
    </w:tbl>
    <w:p w14:paraId="4FD4533D" w14:textId="77777777" w:rsidR="007B4217" w:rsidRDefault="007B4217" w:rsidP="00E44283">
      <w:pPr>
        <w:tabs>
          <w:tab w:val="left" w:pos="540"/>
        </w:tabs>
        <w:spacing w:line="240" w:lineRule="exact"/>
        <w:rPr>
          <w:rFonts w:ascii="CordiaUPC" w:hAnsi="CordiaUPC" w:cs="CordiaUPC"/>
          <w:b/>
          <w:bCs/>
          <w:sz w:val="28"/>
          <w:szCs w:val="28"/>
        </w:rPr>
      </w:pPr>
    </w:p>
    <w:p w14:paraId="32BC6ABB" w14:textId="2B0718BF" w:rsidR="00976565" w:rsidRPr="00E44283" w:rsidRDefault="00DF7E46" w:rsidP="00E44283">
      <w:pPr>
        <w:tabs>
          <w:tab w:val="left" w:pos="540"/>
        </w:tabs>
        <w:spacing w:line="240" w:lineRule="exact"/>
        <w:rPr>
          <w:rFonts w:ascii="CordiaUPC" w:hAnsi="CordiaUPC" w:cs="CordiaUPC"/>
          <w:b/>
          <w:bCs/>
          <w:sz w:val="28"/>
          <w:szCs w:val="28"/>
        </w:rPr>
      </w:pPr>
      <w:r w:rsidRPr="00E44283">
        <w:rPr>
          <w:rFonts w:ascii="CordiaUPC" w:hAnsi="CordiaUPC" w:cs="CordiaUPC" w:hint="cs"/>
          <w:b/>
          <w:bCs/>
          <w:sz w:val="28"/>
          <w:szCs w:val="28"/>
        </w:rPr>
        <w:t>4</w:t>
      </w:r>
      <w:r w:rsidR="00AC4D59">
        <w:rPr>
          <w:rFonts w:ascii="CordiaUPC" w:hAnsi="CordiaUPC" w:cs="CordiaUPC"/>
          <w:b/>
          <w:bCs/>
          <w:sz w:val="28"/>
          <w:szCs w:val="28"/>
        </w:rPr>
        <w:t>0</w:t>
      </w:r>
      <w:r w:rsidR="008E66DA" w:rsidRPr="00E44283">
        <w:rPr>
          <w:rFonts w:ascii="CordiaUPC" w:hAnsi="CordiaUPC" w:cs="CordiaUPC" w:hint="cs"/>
          <w:b/>
          <w:bCs/>
          <w:sz w:val="28"/>
          <w:szCs w:val="28"/>
        </w:rPr>
        <w:tab/>
      </w:r>
      <w:r w:rsidR="00447C96" w:rsidRPr="00E44283">
        <w:rPr>
          <w:rFonts w:ascii="CordiaUPC" w:hAnsi="CordiaUPC" w:cs="CordiaUPC" w:hint="cs"/>
          <w:b/>
          <w:bCs/>
          <w:sz w:val="28"/>
          <w:szCs w:val="28"/>
        </w:rPr>
        <w:t>Net fees and service income</w:t>
      </w:r>
    </w:p>
    <w:p w14:paraId="676E62F0" w14:textId="77777777" w:rsidR="00CA7404" w:rsidRPr="00CA7404" w:rsidRDefault="00CA7404" w:rsidP="00CA7404">
      <w:pPr>
        <w:spacing w:line="240" w:lineRule="exact"/>
        <w:rPr>
          <w:rFonts w:ascii="CordiaUPC" w:eastAsia="Times New Roman" w:hAnsi="CordiaUPC" w:cs="CordiaUPC"/>
          <w:sz w:val="26"/>
          <w:szCs w:val="26"/>
          <w:lang w:val="en-AU"/>
        </w:rPr>
      </w:pPr>
    </w:p>
    <w:tbl>
      <w:tblPr>
        <w:tblW w:w="9441"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51"/>
      </w:tblGrid>
      <w:tr w:rsidR="00CA7404" w:rsidRPr="00CA7404" w14:paraId="22855983" w14:textId="77777777" w:rsidTr="00CA7404">
        <w:trPr>
          <w:cantSplit/>
          <w:tblHeader/>
        </w:trPr>
        <w:tc>
          <w:tcPr>
            <w:tcW w:w="3870" w:type="dxa"/>
          </w:tcPr>
          <w:p w14:paraId="10D68C26"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2700" w:type="dxa"/>
            <w:gridSpan w:val="3"/>
            <w:vAlign w:val="bottom"/>
          </w:tcPr>
          <w:p w14:paraId="11CB440E" w14:textId="77777777" w:rsidR="00CA7404" w:rsidRPr="00CA7404" w:rsidRDefault="00CA7404" w:rsidP="00CA7404">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3DFE940B"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2691" w:type="dxa"/>
            <w:gridSpan w:val="3"/>
            <w:vAlign w:val="bottom"/>
          </w:tcPr>
          <w:p w14:paraId="6A82445B" w14:textId="77777777" w:rsidR="00CA7404" w:rsidRPr="00CA7404" w:rsidRDefault="00CA7404" w:rsidP="00CA7404">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CA7404" w:rsidRPr="00CA7404" w14:paraId="01016ED0" w14:textId="77777777" w:rsidTr="00CA7404">
        <w:trPr>
          <w:cantSplit/>
          <w:tblHeader/>
        </w:trPr>
        <w:tc>
          <w:tcPr>
            <w:tcW w:w="3870" w:type="dxa"/>
          </w:tcPr>
          <w:p w14:paraId="70C7B321" w14:textId="77777777" w:rsidR="00CA7404" w:rsidRPr="00CA7404" w:rsidRDefault="00CA7404" w:rsidP="00CA7404">
            <w:pPr>
              <w:spacing w:line="240" w:lineRule="exact"/>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For the three-month period ended 30 June</w:t>
            </w:r>
          </w:p>
        </w:tc>
        <w:tc>
          <w:tcPr>
            <w:tcW w:w="1260" w:type="dxa"/>
            <w:shd w:val="clear" w:color="auto" w:fill="auto"/>
          </w:tcPr>
          <w:p w14:paraId="382FF033" w14:textId="1E36C623"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221EAE12"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shd w:val="clear" w:color="auto" w:fill="auto"/>
          </w:tcPr>
          <w:p w14:paraId="0E089E57" w14:textId="41F6E3CE"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7BAF331D"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shd w:val="clear" w:color="auto" w:fill="auto"/>
          </w:tcPr>
          <w:p w14:paraId="0B48D2A1" w14:textId="629A2A9B"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03C51DF8"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shd w:val="clear" w:color="auto" w:fill="auto"/>
          </w:tcPr>
          <w:p w14:paraId="3C1B5E67" w14:textId="2E187051"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CA7404" w:rsidRPr="00CA7404" w14:paraId="31BC222D" w14:textId="77777777" w:rsidTr="00CA7404">
        <w:trPr>
          <w:cantSplit/>
        </w:trPr>
        <w:tc>
          <w:tcPr>
            <w:tcW w:w="3870" w:type="dxa"/>
          </w:tcPr>
          <w:p w14:paraId="2F04C96D"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5571" w:type="dxa"/>
            <w:gridSpan w:val="7"/>
            <w:vAlign w:val="bottom"/>
          </w:tcPr>
          <w:p w14:paraId="65B02659" w14:textId="77777777" w:rsidR="00CA7404" w:rsidRPr="00CA7404" w:rsidRDefault="00CA7404" w:rsidP="00CA7404">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CA7404" w:rsidRPr="00CA7404" w14:paraId="77373F10" w14:textId="77777777" w:rsidTr="00CA7404">
        <w:trPr>
          <w:cantSplit/>
        </w:trPr>
        <w:tc>
          <w:tcPr>
            <w:tcW w:w="3870" w:type="dxa"/>
            <w:vAlign w:val="bottom"/>
          </w:tcPr>
          <w:p w14:paraId="1977E17B" w14:textId="77777777" w:rsidR="00CA7404" w:rsidRPr="00CA7404" w:rsidRDefault="00CA7404" w:rsidP="00CA7404">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Fees and service income</w:t>
            </w:r>
          </w:p>
        </w:tc>
        <w:tc>
          <w:tcPr>
            <w:tcW w:w="1260" w:type="dxa"/>
          </w:tcPr>
          <w:p w14:paraId="2711E9F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80" w:type="dxa"/>
          </w:tcPr>
          <w:p w14:paraId="7548E6F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08D0995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80" w:type="dxa"/>
          </w:tcPr>
          <w:p w14:paraId="4596BCAD"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42D1032D"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80" w:type="dxa"/>
          </w:tcPr>
          <w:p w14:paraId="6773B66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5D2889B1" w14:textId="77777777" w:rsidR="00CA7404" w:rsidRPr="00CA7404" w:rsidRDefault="00CA7404" w:rsidP="00CA7404">
            <w:pPr>
              <w:spacing w:line="240" w:lineRule="exact"/>
              <w:jc w:val="center"/>
              <w:rPr>
                <w:rFonts w:ascii="CordiaUPC" w:eastAsia="Times New Roman" w:hAnsi="CordiaUPC" w:cs="CordiaUPC"/>
                <w:bCs/>
                <w:sz w:val="26"/>
                <w:szCs w:val="26"/>
              </w:rPr>
            </w:pPr>
          </w:p>
        </w:tc>
      </w:tr>
      <w:tr w:rsidR="00C0121B" w:rsidRPr="00CA7404" w14:paraId="7065C9A6" w14:textId="77777777" w:rsidTr="00CA7404">
        <w:trPr>
          <w:cantSplit/>
        </w:trPr>
        <w:tc>
          <w:tcPr>
            <w:tcW w:w="3870" w:type="dxa"/>
            <w:vAlign w:val="bottom"/>
          </w:tcPr>
          <w:p w14:paraId="1D7B3B01" w14:textId="77777777"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w:t>
            </w:r>
            <w:r w:rsidRPr="00CA7404">
              <w:rPr>
                <w:rFonts w:ascii="CordiaUPC" w:eastAsia="Times New Roman" w:hAnsi="CordiaUPC" w:cs="CordiaUPC" w:hint="cs"/>
                <w:bCs/>
                <w:sz w:val="26"/>
                <w:szCs w:val="26"/>
              </w:rPr>
              <w:tab/>
              <w:t xml:space="preserve">Acceptance, </w:t>
            </w:r>
            <w:proofErr w:type="spellStart"/>
            <w:r w:rsidRPr="00CA7404">
              <w:rPr>
                <w:rFonts w:ascii="CordiaUPC" w:eastAsia="Times New Roman" w:hAnsi="CordiaUPC" w:cs="CordiaUPC" w:hint="cs"/>
                <w:bCs/>
                <w:sz w:val="26"/>
                <w:szCs w:val="26"/>
              </w:rPr>
              <w:t>avals</w:t>
            </w:r>
            <w:proofErr w:type="spellEnd"/>
            <w:r w:rsidRPr="00CA7404">
              <w:rPr>
                <w:rFonts w:ascii="CordiaUPC" w:eastAsia="Times New Roman" w:hAnsi="CordiaUPC" w:cs="CordiaUPC" w:hint="cs"/>
                <w:bCs/>
                <w:sz w:val="26"/>
                <w:szCs w:val="26"/>
              </w:rPr>
              <w:t xml:space="preserve"> and guarantees</w:t>
            </w:r>
          </w:p>
        </w:tc>
        <w:tc>
          <w:tcPr>
            <w:tcW w:w="1260" w:type="dxa"/>
          </w:tcPr>
          <w:p w14:paraId="1B936850" w14:textId="7E3DDDB9"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151</w:t>
            </w:r>
          </w:p>
        </w:tc>
        <w:tc>
          <w:tcPr>
            <w:tcW w:w="180" w:type="dxa"/>
          </w:tcPr>
          <w:p w14:paraId="01157B77"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302E32C3" w14:textId="50EF4B1B"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CA7404">
              <w:rPr>
                <w:rFonts w:ascii="CordiaUPC" w:eastAsia="Times New Roman" w:hAnsi="CordiaUPC" w:cs="CordiaUPC" w:hint="cs"/>
                <w:bCs/>
                <w:sz w:val="26"/>
                <w:szCs w:val="26"/>
              </w:rPr>
              <w:t>145</w:t>
            </w:r>
          </w:p>
        </w:tc>
        <w:tc>
          <w:tcPr>
            <w:tcW w:w="180" w:type="dxa"/>
          </w:tcPr>
          <w:p w14:paraId="775E34F6"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7422A9B4" w14:textId="5A7DFD4F"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117</w:t>
            </w:r>
          </w:p>
        </w:tc>
        <w:tc>
          <w:tcPr>
            <w:tcW w:w="180" w:type="dxa"/>
          </w:tcPr>
          <w:p w14:paraId="70D54903"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51" w:type="dxa"/>
          </w:tcPr>
          <w:p w14:paraId="415EE436" w14:textId="116D0EA5"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CA7404">
              <w:rPr>
                <w:rFonts w:ascii="CordiaUPC" w:eastAsia="Times New Roman" w:hAnsi="CordiaUPC" w:cs="CordiaUPC" w:hint="cs"/>
                <w:bCs/>
                <w:sz w:val="26"/>
                <w:szCs w:val="26"/>
              </w:rPr>
              <w:t>117</w:t>
            </w:r>
          </w:p>
        </w:tc>
      </w:tr>
      <w:tr w:rsidR="00C0121B" w:rsidRPr="00CA7404" w14:paraId="00055C1D" w14:textId="77777777" w:rsidTr="00CA7404">
        <w:trPr>
          <w:cantSplit/>
        </w:trPr>
        <w:tc>
          <w:tcPr>
            <w:tcW w:w="3870" w:type="dxa"/>
            <w:vAlign w:val="bottom"/>
          </w:tcPr>
          <w:p w14:paraId="0BF5E3F0" w14:textId="66B9C7BD"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ATM, Debit card, Credit card</w:t>
            </w:r>
          </w:p>
        </w:tc>
        <w:tc>
          <w:tcPr>
            <w:tcW w:w="1260" w:type="dxa"/>
          </w:tcPr>
          <w:p w14:paraId="733620C3" w14:textId="77777777"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p>
        </w:tc>
        <w:tc>
          <w:tcPr>
            <w:tcW w:w="180" w:type="dxa"/>
          </w:tcPr>
          <w:p w14:paraId="7E93C9FA"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06B886D1" w14:textId="77777777"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p>
        </w:tc>
        <w:tc>
          <w:tcPr>
            <w:tcW w:w="180" w:type="dxa"/>
          </w:tcPr>
          <w:p w14:paraId="7018B14D"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7E56CBB5" w14:textId="77777777"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p>
        </w:tc>
        <w:tc>
          <w:tcPr>
            <w:tcW w:w="180" w:type="dxa"/>
          </w:tcPr>
          <w:p w14:paraId="62D1DEF4"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51" w:type="dxa"/>
          </w:tcPr>
          <w:p w14:paraId="28632EC1" w14:textId="77777777"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p>
        </w:tc>
      </w:tr>
      <w:tr w:rsidR="00C0121B" w:rsidRPr="00CA7404" w14:paraId="7AF92157" w14:textId="77777777" w:rsidTr="00CA7404">
        <w:trPr>
          <w:cantSplit/>
        </w:trPr>
        <w:tc>
          <w:tcPr>
            <w:tcW w:w="3870" w:type="dxa"/>
            <w:vAlign w:val="bottom"/>
          </w:tcPr>
          <w:p w14:paraId="68AB6846" w14:textId="003081B2"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ab/>
            </w:r>
            <w:r>
              <w:rPr>
                <w:rFonts w:ascii="CordiaUPC" w:eastAsia="Times New Roman" w:hAnsi="CordiaUPC" w:cs="CordiaUPC"/>
                <w:bCs/>
                <w:sz w:val="26"/>
                <w:szCs w:val="26"/>
              </w:rPr>
              <w:t xml:space="preserve">   and </w:t>
            </w:r>
            <w:r w:rsidRPr="00CA7404">
              <w:rPr>
                <w:rFonts w:ascii="CordiaUPC" w:eastAsia="Times New Roman" w:hAnsi="CordiaUPC" w:cs="CordiaUPC" w:hint="cs"/>
                <w:bCs/>
                <w:sz w:val="26"/>
                <w:szCs w:val="26"/>
              </w:rPr>
              <w:t>other banking electronic</w:t>
            </w:r>
          </w:p>
        </w:tc>
        <w:tc>
          <w:tcPr>
            <w:tcW w:w="1260" w:type="dxa"/>
          </w:tcPr>
          <w:p w14:paraId="12CC37ED" w14:textId="26700436"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971</w:t>
            </w:r>
          </w:p>
        </w:tc>
        <w:tc>
          <w:tcPr>
            <w:tcW w:w="180" w:type="dxa"/>
          </w:tcPr>
          <w:p w14:paraId="3F8A2F0D"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333BE927" w14:textId="1BE6F8BB"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CA7404">
              <w:rPr>
                <w:rFonts w:ascii="CordiaUPC" w:eastAsia="Times New Roman" w:hAnsi="CordiaUPC" w:cs="CordiaUPC" w:hint="cs"/>
                <w:bCs/>
                <w:sz w:val="26"/>
                <w:szCs w:val="26"/>
              </w:rPr>
              <w:t>967</w:t>
            </w:r>
          </w:p>
        </w:tc>
        <w:tc>
          <w:tcPr>
            <w:tcW w:w="180" w:type="dxa"/>
          </w:tcPr>
          <w:p w14:paraId="1C6C586F"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038956F2" w14:textId="2E6B9771"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694</w:t>
            </w:r>
          </w:p>
        </w:tc>
        <w:tc>
          <w:tcPr>
            <w:tcW w:w="180" w:type="dxa"/>
          </w:tcPr>
          <w:p w14:paraId="46D9335E"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51" w:type="dxa"/>
          </w:tcPr>
          <w:p w14:paraId="1594727F" w14:textId="29079AFC"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CA7404">
              <w:rPr>
                <w:rFonts w:ascii="CordiaUPC" w:eastAsia="Times New Roman" w:hAnsi="CordiaUPC" w:cs="CordiaUPC" w:hint="cs"/>
                <w:bCs/>
                <w:sz w:val="26"/>
                <w:szCs w:val="26"/>
              </w:rPr>
              <w:t>578</w:t>
            </w:r>
          </w:p>
        </w:tc>
      </w:tr>
      <w:tr w:rsidR="00C0121B" w:rsidRPr="00CA7404" w14:paraId="25CFF881" w14:textId="77777777" w:rsidTr="00CA7404">
        <w:trPr>
          <w:cantSplit/>
        </w:trPr>
        <w:tc>
          <w:tcPr>
            <w:tcW w:w="3870" w:type="dxa"/>
            <w:vAlign w:val="bottom"/>
          </w:tcPr>
          <w:p w14:paraId="4280F114" w14:textId="77777777" w:rsidR="00C0121B" w:rsidRPr="00CA7404" w:rsidRDefault="00C0121B" w:rsidP="00C0121B">
            <w:pPr>
              <w:numPr>
                <w:ilvl w:val="0"/>
                <w:numId w:val="20"/>
              </w:numPr>
              <w:spacing w:line="240" w:lineRule="exact"/>
              <w:ind w:left="191" w:hanging="180"/>
              <w:rPr>
                <w:rFonts w:ascii="CordiaUPC" w:eastAsia="Times New Roman" w:hAnsi="CordiaUPC" w:cs="CordiaUPC"/>
                <w:b/>
                <w:sz w:val="26"/>
                <w:szCs w:val="26"/>
              </w:rPr>
            </w:pPr>
            <w:r w:rsidRPr="00CA7404">
              <w:rPr>
                <w:rFonts w:ascii="CordiaUPC" w:eastAsia="Times New Roman" w:hAnsi="CordiaUPC" w:cs="CordiaUPC" w:hint="cs"/>
                <w:bCs/>
                <w:sz w:val="26"/>
                <w:szCs w:val="26"/>
              </w:rPr>
              <w:t xml:space="preserve">Funds and Bancassurance </w:t>
            </w:r>
          </w:p>
        </w:tc>
        <w:tc>
          <w:tcPr>
            <w:tcW w:w="1260" w:type="dxa"/>
          </w:tcPr>
          <w:p w14:paraId="67AD6A73" w14:textId="325E44CA"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1,712</w:t>
            </w:r>
          </w:p>
        </w:tc>
        <w:tc>
          <w:tcPr>
            <w:tcW w:w="180" w:type="dxa"/>
          </w:tcPr>
          <w:p w14:paraId="02D9A3FC"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7274A4BB" w14:textId="7D0D3570"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CA7404">
              <w:rPr>
                <w:rFonts w:ascii="CordiaUPC" w:eastAsia="Times New Roman" w:hAnsi="CordiaUPC" w:cs="CordiaUPC" w:hint="cs"/>
                <w:bCs/>
                <w:sz w:val="26"/>
                <w:szCs w:val="26"/>
              </w:rPr>
              <w:t>1,103</w:t>
            </w:r>
          </w:p>
        </w:tc>
        <w:tc>
          <w:tcPr>
            <w:tcW w:w="180" w:type="dxa"/>
          </w:tcPr>
          <w:p w14:paraId="7FE07DE3"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624A6A38" w14:textId="56E070F7" w:rsidR="00C0121B" w:rsidRPr="00CA7404" w:rsidRDefault="00C0121B" w:rsidP="00C0121B">
            <w:pPr>
              <w:tabs>
                <w:tab w:val="decimal" w:pos="938"/>
              </w:tabs>
              <w:spacing w:line="240" w:lineRule="exact"/>
              <w:ind w:right="74"/>
              <w:rPr>
                <w:rFonts w:ascii="CordiaUPC" w:eastAsia="Times New Roman" w:hAnsi="CordiaUPC" w:cs="CordiaUPC"/>
                <w:bCs/>
                <w:sz w:val="26"/>
                <w:szCs w:val="26"/>
                <w:cs/>
                <w:lang w:bidi="th-TH"/>
              </w:rPr>
            </w:pPr>
            <w:r>
              <w:rPr>
                <w:rFonts w:ascii="CordiaUPC" w:hAnsi="CordiaUPC" w:cs="CordiaUPC"/>
                <w:color w:val="000000"/>
                <w:sz w:val="26"/>
                <w:szCs w:val="26"/>
              </w:rPr>
              <w:t>1,</w:t>
            </w:r>
            <w:r w:rsidR="00410F06">
              <w:rPr>
                <w:rFonts w:ascii="CordiaUPC" w:hAnsi="CordiaUPC" w:cs="CordiaUPC"/>
                <w:color w:val="000000"/>
                <w:sz w:val="26"/>
                <w:szCs w:val="26"/>
              </w:rPr>
              <w:t>547</w:t>
            </w:r>
          </w:p>
        </w:tc>
        <w:tc>
          <w:tcPr>
            <w:tcW w:w="180" w:type="dxa"/>
          </w:tcPr>
          <w:p w14:paraId="5BD9D0D1"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51" w:type="dxa"/>
          </w:tcPr>
          <w:p w14:paraId="4E2CC009" w14:textId="387C85E4"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CA7404">
              <w:rPr>
                <w:rFonts w:ascii="CordiaUPC" w:eastAsia="Times New Roman" w:hAnsi="CordiaUPC" w:cs="CordiaUPC" w:hint="cs"/>
                <w:bCs/>
                <w:sz w:val="26"/>
                <w:szCs w:val="26"/>
              </w:rPr>
              <w:t>1,015</w:t>
            </w:r>
          </w:p>
        </w:tc>
      </w:tr>
      <w:tr w:rsidR="00C0121B" w:rsidRPr="00CA7404" w14:paraId="36062B94" w14:textId="77777777" w:rsidTr="00CA7404">
        <w:trPr>
          <w:cantSplit/>
        </w:trPr>
        <w:tc>
          <w:tcPr>
            <w:tcW w:w="3870" w:type="dxa"/>
            <w:vAlign w:val="bottom"/>
          </w:tcPr>
          <w:p w14:paraId="367D4188" w14:textId="77777777"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Others</w:t>
            </w:r>
          </w:p>
        </w:tc>
        <w:tc>
          <w:tcPr>
            <w:tcW w:w="1260" w:type="dxa"/>
            <w:tcBorders>
              <w:bottom w:val="single" w:sz="4" w:space="0" w:color="auto"/>
            </w:tcBorders>
          </w:tcPr>
          <w:p w14:paraId="7E47E1FC" w14:textId="6581C38F"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734</w:t>
            </w:r>
          </w:p>
        </w:tc>
        <w:tc>
          <w:tcPr>
            <w:tcW w:w="180" w:type="dxa"/>
          </w:tcPr>
          <w:p w14:paraId="26B569C0"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18A69F21" w14:textId="5ADCE566"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CA7404">
              <w:rPr>
                <w:rFonts w:ascii="CordiaUPC" w:eastAsia="Times New Roman" w:hAnsi="CordiaUPC" w:cs="CordiaUPC" w:hint="cs"/>
                <w:bCs/>
                <w:sz w:val="26"/>
                <w:szCs w:val="26"/>
              </w:rPr>
              <w:t>1,191</w:t>
            </w:r>
          </w:p>
        </w:tc>
        <w:tc>
          <w:tcPr>
            <w:tcW w:w="180" w:type="dxa"/>
          </w:tcPr>
          <w:p w14:paraId="4B336731"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0E0A911B" w14:textId="68ED6749"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433</w:t>
            </w:r>
          </w:p>
        </w:tc>
        <w:tc>
          <w:tcPr>
            <w:tcW w:w="180" w:type="dxa"/>
          </w:tcPr>
          <w:p w14:paraId="466D652B"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51" w:type="dxa"/>
            <w:tcBorders>
              <w:bottom w:val="single" w:sz="4" w:space="0" w:color="auto"/>
            </w:tcBorders>
          </w:tcPr>
          <w:p w14:paraId="6DCEEA7A" w14:textId="74F41EE4"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CA7404">
              <w:rPr>
                <w:rFonts w:ascii="CordiaUPC" w:eastAsia="Times New Roman" w:hAnsi="CordiaUPC" w:cs="CordiaUPC" w:hint="cs"/>
                <w:bCs/>
                <w:sz w:val="26"/>
                <w:szCs w:val="26"/>
              </w:rPr>
              <w:t>175</w:t>
            </w:r>
          </w:p>
        </w:tc>
      </w:tr>
      <w:tr w:rsidR="00C0121B" w:rsidRPr="00CA7404" w14:paraId="6D600723" w14:textId="77777777" w:rsidTr="00CA7404">
        <w:trPr>
          <w:cantSplit/>
        </w:trPr>
        <w:tc>
          <w:tcPr>
            <w:tcW w:w="3870" w:type="dxa"/>
            <w:vAlign w:val="bottom"/>
          </w:tcPr>
          <w:p w14:paraId="25C29DEA" w14:textId="77777777" w:rsidR="00C0121B" w:rsidRPr="00CA7404" w:rsidRDefault="00C0121B" w:rsidP="00C0121B">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0" w:type="dxa"/>
            <w:tcBorders>
              <w:top w:val="single" w:sz="4" w:space="0" w:color="auto"/>
              <w:bottom w:val="single" w:sz="4" w:space="0" w:color="auto"/>
            </w:tcBorders>
          </w:tcPr>
          <w:p w14:paraId="3630E8FC" w14:textId="3E383E69"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Pr>
                <w:rFonts w:ascii="CordiaUPC" w:hAnsi="CordiaUPC" w:cs="CordiaUPC"/>
                <w:b/>
                <w:bCs/>
                <w:color w:val="000000"/>
                <w:sz w:val="26"/>
                <w:szCs w:val="26"/>
              </w:rPr>
              <w:t>3,568</w:t>
            </w:r>
          </w:p>
        </w:tc>
        <w:tc>
          <w:tcPr>
            <w:tcW w:w="180" w:type="dxa"/>
          </w:tcPr>
          <w:p w14:paraId="0D66D042"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3C503D1B" w14:textId="6BA62AD3"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sidRPr="00CA7404">
              <w:rPr>
                <w:rFonts w:ascii="CordiaUPC" w:eastAsia="Times New Roman" w:hAnsi="CordiaUPC" w:cs="CordiaUPC" w:hint="cs"/>
                <w:b/>
                <w:sz w:val="26"/>
                <w:szCs w:val="26"/>
              </w:rPr>
              <w:t>3,406</w:t>
            </w:r>
          </w:p>
        </w:tc>
        <w:tc>
          <w:tcPr>
            <w:tcW w:w="180" w:type="dxa"/>
          </w:tcPr>
          <w:p w14:paraId="6D45196F"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0EEDB55B" w14:textId="76A045B1"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Pr>
                <w:rFonts w:ascii="CordiaUPC" w:hAnsi="CordiaUPC" w:cs="CordiaUPC"/>
                <w:b/>
                <w:bCs/>
                <w:color w:val="000000"/>
                <w:sz w:val="26"/>
                <w:szCs w:val="26"/>
              </w:rPr>
              <w:t>2,791</w:t>
            </w:r>
          </w:p>
        </w:tc>
        <w:tc>
          <w:tcPr>
            <w:tcW w:w="180" w:type="dxa"/>
          </w:tcPr>
          <w:p w14:paraId="50532B9D"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51" w:type="dxa"/>
            <w:tcBorders>
              <w:top w:val="single" w:sz="4" w:space="0" w:color="auto"/>
              <w:bottom w:val="single" w:sz="4" w:space="0" w:color="auto"/>
            </w:tcBorders>
          </w:tcPr>
          <w:p w14:paraId="21BD11C9" w14:textId="6933AACB"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sidRPr="00CA7404">
              <w:rPr>
                <w:rFonts w:ascii="CordiaUPC" w:eastAsia="Times New Roman" w:hAnsi="CordiaUPC" w:cs="CordiaUPC" w:hint="cs"/>
                <w:b/>
                <w:sz w:val="26"/>
                <w:szCs w:val="26"/>
              </w:rPr>
              <w:t>1,885</w:t>
            </w:r>
          </w:p>
        </w:tc>
      </w:tr>
      <w:tr w:rsidR="00CA7404" w:rsidRPr="00CA7404" w14:paraId="3FF9F641" w14:textId="77777777" w:rsidTr="00CA7404">
        <w:trPr>
          <w:cantSplit/>
        </w:trPr>
        <w:tc>
          <w:tcPr>
            <w:tcW w:w="3870" w:type="dxa"/>
            <w:vAlign w:val="bottom"/>
          </w:tcPr>
          <w:p w14:paraId="17FEAF9F" w14:textId="77777777" w:rsidR="00CA7404" w:rsidRPr="00CA7404" w:rsidRDefault="00CA7404" w:rsidP="00CA7404">
            <w:pPr>
              <w:spacing w:line="240" w:lineRule="exact"/>
              <w:ind w:left="191" w:hanging="191"/>
              <w:rPr>
                <w:rFonts w:ascii="CordiaUPC" w:eastAsia="Times New Roman" w:hAnsi="CordiaUPC" w:cs="CordiaUPC"/>
                <w:b/>
                <w:sz w:val="26"/>
                <w:szCs w:val="26"/>
              </w:rPr>
            </w:pPr>
          </w:p>
        </w:tc>
        <w:tc>
          <w:tcPr>
            <w:tcW w:w="1260" w:type="dxa"/>
            <w:tcBorders>
              <w:top w:val="single" w:sz="4" w:space="0" w:color="auto"/>
            </w:tcBorders>
          </w:tcPr>
          <w:p w14:paraId="20A41B70"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52BD65C3"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Borders>
              <w:top w:val="single" w:sz="4" w:space="0" w:color="auto"/>
            </w:tcBorders>
          </w:tcPr>
          <w:p w14:paraId="46F5CE05"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5EED6A09"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Borders>
              <w:top w:val="single" w:sz="4" w:space="0" w:color="auto"/>
            </w:tcBorders>
          </w:tcPr>
          <w:p w14:paraId="5509BB67"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716739FA"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Borders>
              <w:top w:val="single" w:sz="4" w:space="0" w:color="auto"/>
            </w:tcBorders>
          </w:tcPr>
          <w:p w14:paraId="20282AAD"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r>
      <w:tr w:rsidR="00CA7404" w:rsidRPr="00CA7404" w14:paraId="79CB55D0" w14:textId="77777777" w:rsidTr="00CA7404">
        <w:trPr>
          <w:cantSplit/>
        </w:trPr>
        <w:tc>
          <w:tcPr>
            <w:tcW w:w="3870" w:type="dxa"/>
            <w:vAlign w:val="bottom"/>
          </w:tcPr>
          <w:p w14:paraId="7368F96C" w14:textId="77777777" w:rsidR="00CA7404" w:rsidRPr="00CA7404" w:rsidRDefault="00CA7404" w:rsidP="00CA7404">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
                <w:sz w:val="26"/>
                <w:szCs w:val="26"/>
              </w:rPr>
              <w:t>Fees and service expenses</w:t>
            </w:r>
          </w:p>
        </w:tc>
        <w:tc>
          <w:tcPr>
            <w:tcW w:w="1260" w:type="dxa"/>
          </w:tcPr>
          <w:p w14:paraId="1D358DF6"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2A93D53C"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0468217D"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29D95EDA"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13188BA4"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2FB1E02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55F02BC0"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r>
      <w:tr w:rsidR="00CA7404" w:rsidRPr="00CA7404" w14:paraId="6EB291D2" w14:textId="77777777" w:rsidTr="00CA7404">
        <w:trPr>
          <w:cantSplit/>
        </w:trPr>
        <w:tc>
          <w:tcPr>
            <w:tcW w:w="3870" w:type="dxa"/>
            <w:vAlign w:val="bottom"/>
          </w:tcPr>
          <w:p w14:paraId="08A81071" w14:textId="7F94AF8D" w:rsidR="00CA7404" w:rsidRPr="00CA7404" w:rsidRDefault="00CA7404" w:rsidP="00CA7404">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ATM, Debit card, Credit card</w:t>
            </w:r>
          </w:p>
        </w:tc>
        <w:tc>
          <w:tcPr>
            <w:tcW w:w="1260" w:type="dxa"/>
          </w:tcPr>
          <w:p w14:paraId="328B668A"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28E98B69"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2295F55E"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6DF2CFCB"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171A84E0"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c>
          <w:tcPr>
            <w:tcW w:w="180" w:type="dxa"/>
          </w:tcPr>
          <w:p w14:paraId="6F684F07"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51" w:type="dxa"/>
          </w:tcPr>
          <w:p w14:paraId="0FACAE97" w14:textId="77777777" w:rsidR="00CA7404" w:rsidRPr="00CA7404" w:rsidRDefault="00CA7404" w:rsidP="00CA7404">
            <w:pPr>
              <w:tabs>
                <w:tab w:val="decimal" w:pos="938"/>
              </w:tabs>
              <w:spacing w:line="240" w:lineRule="exact"/>
              <w:rPr>
                <w:rFonts w:ascii="CordiaUPC" w:eastAsia="Times New Roman" w:hAnsi="CordiaUPC" w:cs="CordiaUPC"/>
                <w:bCs/>
                <w:sz w:val="26"/>
                <w:szCs w:val="26"/>
              </w:rPr>
            </w:pPr>
          </w:p>
        </w:tc>
      </w:tr>
      <w:tr w:rsidR="00C0121B" w:rsidRPr="00CA7404" w14:paraId="66B2D7D9" w14:textId="77777777" w:rsidTr="00CA7404">
        <w:trPr>
          <w:cantSplit/>
        </w:trPr>
        <w:tc>
          <w:tcPr>
            <w:tcW w:w="3870" w:type="dxa"/>
            <w:vAlign w:val="bottom"/>
          </w:tcPr>
          <w:p w14:paraId="5391239E" w14:textId="28F45FA8"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ab/>
            </w:r>
            <w:r>
              <w:rPr>
                <w:rFonts w:ascii="CordiaUPC" w:eastAsia="Times New Roman" w:hAnsi="CordiaUPC" w:cs="CordiaUPC"/>
                <w:bCs/>
                <w:sz w:val="26"/>
                <w:szCs w:val="26"/>
              </w:rPr>
              <w:t xml:space="preserve">   and </w:t>
            </w:r>
            <w:r w:rsidRPr="00CA7404">
              <w:rPr>
                <w:rFonts w:ascii="CordiaUPC" w:eastAsia="Times New Roman" w:hAnsi="CordiaUPC" w:cs="CordiaUPC" w:hint="cs"/>
                <w:bCs/>
                <w:sz w:val="26"/>
                <w:szCs w:val="26"/>
              </w:rPr>
              <w:t>other banking electronic</w:t>
            </w:r>
          </w:p>
        </w:tc>
        <w:tc>
          <w:tcPr>
            <w:tcW w:w="1260" w:type="dxa"/>
          </w:tcPr>
          <w:p w14:paraId="021047D5" w14:textId="683759E5" w:rsidR="00C0121B" w:rsidRPr="00CA7404" w:rsidRDefault="00C0121B" w:rsidP="00C0121B">
            <w:pPr>
              <w:tabs>
                <w:tab w:val="decimal" w:pos="938"/>
              </w:tabs>
              <w:spacing w:line="240" w:lineRule="exact"/>
              <w:rPr>
                <w:rFonts w:ascii="CordiaUPC" w:eastAsia="Times New Roman" w:hAnsi="CordiaUPC" w:cs="CordiaUPC"/>
                <w:bCs/>
                <w:sz w:val="26"/>
                <w:szCs w:val="26"/>
              </w:rPr>
            </w:pPr>
            <w:r>
              <w:rPr>
                <w:rFonts w:ascii="CordiaUPC" w:hAnsi="CordiaUPC" w:cs="CordiaUPC"/>
                <w:color w:val="000000"/>
                <w:sz w:val="26"/>
                <w:szCs w:val="26"/>
              </w:rPr>
              <w:t>(759)</w:t>
            </w:r>
          </w:p>
        </w:tc>
        <w:tc>
          <w:tcPr>
            <w:tcW w:w="180" w:type="dxa"/>
          </w:tcPr>
          <w:p w14:paraId="45A06B47"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364065C7" w14:textId="1DC0F7D0" w:rsidR="00C0121B" w:rsidRPr="00CA7404" w:rsidRDefault="00C0121B" w:rsidP="00C0121B">
            <w:pPr>
              <w:tabs>
                <w:tab w:val="decimal" w:pos="938"/>
              </w:tabs>
              <w:spacing w:line="240" w:lineRule="exact"/>
              <w:rPr>
                <w:rFonts w:ascii="CordiaUPC" w:eastAsia="Times New Roman" w:hAnsi="CordiaUPC" w:cs="CordiaUPC"/>
                <w:bCs/>
                <w:sz w:val="26"/>
                <w:szCs w:val="26"/>
              </w:rPr>
            </w:pPr>
            <w:r w:rsidRPr="00CA7404">
              <w:rPr>
                <w:rFonts w:ascii="CordiaUPC" w:eastAsia="Times New Roman" w:hAnsi="CordiaUPC" w:cs="CordiaUPC" w:hint="cs"/>
                <w:bCs/>
                <w:sz w:val="26"/>
                <w:szCs w:val="26"/>
              </w:rPr>
              <w:t>(774)</w:t>
            </w:r>
          </w:p>
        </w:tc>
        <w:tc>
          <w:tcPr>
            <w:tcW w:w="180" w:type="dxa"/>
          </w:tcPr>
          <w:p w14:paraId="5F8D4BBF"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4A9FD107" w14:textId="3DAE6D85" w:rsidR="00C0121B" w:rsidRPr="00CA7404" w:rsidRDefault="00C0121B" w:rsidP="00C0121B">
            <w:pPr>
              <w:tabs>
                <w:tab w:val="decimal" w:pos="938"/>
              </w:tabs>
              <w:spacing w:line="240" w:lineRule="exact"/>
              <w:rPr>
                <w:rFonts w:ascii="CordiaUPC" w:eastAsia="Times New Roman" w:hAnsi="CordiaUPC" w:cs="CordiaUPC"/>
                <w:bCs/>
                <w:sz w:val="26"/>
                <w:szCs w:val="26"/>
              </w:rPr>
            </w:pPr>
            <w:r>
              <w:rPr>
                <w:rFonts w:ascii="CordiaUPC" w:hAnsi="CordiaUPC" w:cs="CordiaUPC"/>
                <w:color w:val="000000"/>
                <w:sz w:val="26"/>
                <w:szCs w:val="26"/>
              </w:rPr>
              <w:t>(507)</w:t>
            </w:r>
          </w:p>
        </w:tc>
        <w:tc>
          <w:tcPr>
            <w:tcW w:w="180" w:type="dxa"/>
          </w:tcPr>
          <w:p w14:paraId="7022CFEF"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51" w:type="dxa"/>
          </w:tcPr>
          <w:p w14:paraId="028FEE3A" w14:textId="7F8CB937" w:rsidR="00C0121B" w:rsidRPr="00CA7404" w:rsidRDefault="00C0121B" w:rsidP="00C0121B">
            <w:pPr>
              <w:tabs>
                <w:tab w:val="decimal" w:pos="938"/>
              </w:tabs>
              <w:spacing w:line="240" w:lineRule="exact"/>
              <w:rPr>
                <w:rFonts w:ascii="CordiaUPC" w:eastAsia="Times New Roman" w:hAnsi="CordiaUPC" w:cs="CordiaUPC"/>
                <w:bCs/>
                <w:sz w:val="26"/>
                <w:szCs w:val="26"/>
              </w:rPr>
            </w:pPr>
            <w:r w:rsidRPr="00CA7404">
              <w:rPr>
                <w:rFonts w:ascii="CordiaUPC" w:eastAsia="Times New Roman" w:hAnsi="CordiaUPC" w:cs="CordiaUPC" w:hint="cs"/>
                <w:bCs/>
                <w:sz w:val="26"/>
                <w:szCs w:val="26"/>
              </w:rPr>
              <w:t>(494)</w:t>
            </w:r>
          </w:p>
        </w:tc>
      </w:tr>
      <w:tr w:rsidR="00C0121B" w:rsidRPr="00CA7404" w14:paraId="7A6A1996" w14:textId="77777777" w:rsidTr="00CA7404">
        <w:trPr>
          <w:cantSplit/>
        </w:trPr>
        <w:tc>
          <w:tcPr>
            <w:tcW w:w="3870" w:type="dxa"/>
            <w:vAlign w:val="bottom"/>
          </w:tcPr>
          <w:p w14:paraId="760F8330" w14:textId="77777777" w:rsidR="00C0121B" w:rsidRPr="00CA7404" w:rsidRDefault="00C0121B" w:rsidP="00C0121B">
            <w:pPr>
              <w:spacing w:line="240" w:lineRule="exact"/>
              <w:ind w:left="191" w:hanging="191"/>
              <w:rPr>
                <w:rFonts w:ascii="CordiaUPC" w:eastAsia="Times New Roman" w:hAnsi="CordiaUPC" w:cs="CordiaUPC"/>
                <w:bCs/>
                <w:sz w:val="26"/>
                <w:szCs w:val="26"/>
                <w:lang w:val="en-US"/>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Others</w:t>
            </w:r>
          </w:p>
        </w:tc>
        <w:tc>
          <w:tcPr>
            <w:tcW w:w="1260" w:type="dxa"/>
            <w:tcBorders>
              <w:bottom w:val="single" w:sz="4" w:space="0" w:color="auto"/>
            </w:tcBorders>
            <w:vAlign w:val="bottom"/>
          </w:tcPr>
          <w:p w14:paraId="4C28B3BC" w14:textId="2E8081C1" w:rsidR="00C0121B" w:rsidRPr="00CA7404" w:rsidRDefault="00C0121B" w:rsidP="00C0121B">
            <w:pPr>
              <w:tabs>
                <w:tab w:val="decimal" w:pos="938"/>
              </w:tabs>
              <w:spacing w:line="240" w:lineRule="exact"/>
              <w:rPr>
                <w:rFonts w:ascii="CordiaUPC" w:eastAsia="Times New Roman" w:hAnsi="CordiaUPC" w:cs="CordiaUPC"/>
                <w:bCs/>
                <w:sz w:val="26"/>
                <w:szCs w:val="26"/>
              </w:rPr>
            </w:pPr>
            <w:r>
              <w:rPr>
                <w:rFonts w:ascii="CordiaUPC" w:hAnsi="CordiaUPC" w:cs="CordiaUPC"/>
                <w:color w:val="000000"/>
                <w:sz w:val="26"/>
                <w:szCs w:val="26"/>
              </w:rPr>
              <w:t>(611)</w:t>
            </w:r>
          </w:p>
        </w:tc>
        <w:tc>
          <w:tcPr>
            <w:tcW w:w="180" w:type="dxa"/>
            <w:vAlign w:val="bottom"/>
          </w:tcPr>
          <w:p w14:paraId="50841155"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vAlign w:val="bottom"/>
          </w:tcPr>
          <w:p w14:paraId="7599C224" w14:textId="1D75EF73" w:rsidR="00C0121B" w:rsidRPr="00CA7404" w:rsidRDefault="00C0121B" w:rsidP="00C0121B">
            <w:pPr>
              <w:tabs>
                <w:tab w:val="decimal" w:pos="938"/>
              </w:tabs>
              <w:spacing w:line="240" w:lineRule="exact"/>
              <w:rPr>
                <w:rFonts w:ascii="CordiaUPC" w:eastAsia="Times New Roman" w:hAnsi="CordiaUPC" w:cs="CordiaUPC"/>
                <w:bCs/>
                <w:sz w:val="26"/>
                <w:szCs w:val="26"/>
              </w:rPr>
            </w:pPr>
            <w:r w:rsidRPr="00CA7404">
              <w:rPr>
                <w:rFonts w:ascii="CordiaUPC" w:eastAsia="Times New Roman" w:hAnsi="CordiaUPC" w:cs="CordiaUPC" w:hint="cs"/>
                <w:bCs/>
                <w:sz w:val="26"/>
                <w:szCs w:val="26"/>
              </w:rPr>
              <w:t>(474)</w:t>
            </w:r>
          </w:p>
        </w:tc>
        <w:tc>
          <w:tcPr>
            <w:tcW w:w="180" w:type="dxa"/>
            <w:vAlign w:val="bottom"/>
          </w:tcPr>
          <w:p w14:paraId="26B9DE3C"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vAlign w:val="bottom"/>
          </w:tcPr>
          <w:p w14:paraId="438F60B7" w14:textId="67AC54CA" w:rsidR="00C0121B" w:rsidRPr="00CA7404" w:rsidRDefault="00C0121B" w:rsidP="00C0121B">
            <w:pPr>
              <w:tabs>
                <w:tab w:val="decimal" w:pos="938"/>
              </w:tabs>
              <w:spacing w:line="240" w:lineRule="exact"/>
              <w:rPr>
                <w:rFonts w:ascii="CordiaUPC" w:eastAsia="Times New Roman" w:hAnsi="CordiaUPC" w:cs="CordiaUPC"/>
                <w:bCs/>
                <w:sz w:val="26"/>
                <w:szCs w:val="26"/>
              </w:rPr>
            </w:pPr>
            <w:r>
              <w:rPr>
                <w:rFonts w:ascii="CordiaUPC" w:hAnsi="CordiaUPC" w:cs="CordiaUPC"/>
                <w:color w:val="000000"/>
                <w:sz w:val="26"/>
                <w:szCs w:val="26"/>
              </w:rPr>
              <w:t>(305)</w:t>
            </w:r>
          </w:p>
        </w:tc>
        <w:tc>
          <w:tcPr>
            <w:tcW w:w="180" w:type="dxa"/>
            <w:vAlign w:val="bottom"/>
          </w:tcPr>
          <w:p w14:paraId="6E7E19CE"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51" w:type="dxa"/>
            <w:tcBorders>
              <w:bottom w:val="single" w:sz="4" w:space="0" w:color="auto"/>
            </w:tcBorders>
            <w:vAlign w:val="bottom"/>
          </w:tcPr>
          <w:p w14:paraId="76B0DF0E" w14:textId="2765829A" w:rsidR="00C0121B" w:rsidRPr="00CA7404" w:rsidRDefault="00C0121B" w:rsidP="00C0121B">
            <w:pPr>
              <w:tabs>
                <w:tab w:val="decimal" w:pos="938"/>
              </w:tabs>
              <w:spacing w:line="240" w:lineRule="exact"/>
              <w:rPr>
                <w:rFonts w:ascii="CordiaUPC" w:eastAsia="Times New Roman" w:hAnsi="CordiaUPC" w:cs="CordiaUPC"/>
                <w:bCs/>
                <w:sz w:val="26"/>
                <w:szCs w:val="26"/>
              </w:rPr>
            </w:pPr>
            <w:r w:rsidRPr="00CA7404">
              <w:rPr>
                <w:rFonts w:ascii="CordiaUPC" w:eastAsia="Times New Roman" w:hAnsi="CordiaUPC" w:cs="CordiaUPC" w:hint="cs"/>
                <w:bCs/>
                <w:sz w:val="26"/>
                <w:szCs w:val="26"/>
              </w:rPr>
              <w:t>(123)</w:t>
            </w:r>
          </w:p>
        </w:tc>
      </w:tr>
      <w:tr w:rsidR="00C0121B" w:rsidRPr="00CA7404" w14:paraId="2432674F" w14:textId="77777777" w:rsidTr="00CA7404">
        <w:trPr>
          <w:cantSplit/>
        </w:trPr>
        <w:tc>
          <w:tcPr>
            <w:tcW w:w="3870" w:type="dxa"/>
            <w:vAlign w:val="bottom"/>
          </w:tcPr>
          <w:p w14:paraId="53649949" w14:textId="77777777" w:rsidR="00C0121B" w:rsidRPr="00CA7404" w:rsidRDefault="00C0121B" w:rsidP="00C0121B">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0" w:type="dxa"/>
            <w:tcBorders>
              <w:top w:val="single" w:sz="4" w:space="0" w:color="auto"/>
              <w:bottom w:val="single" w:sz="4" w:space="0" w:color="auto"/>
            </w:tcBorders>
          </w:tcPr>
          <w:p w14:paraId="555960DB" w14:textId="12FEA19B" w:rsidR="00C0121B" w:rsidRPr="00CA7404" w:rsidRDefault="00C0121B" w:rsidP="00C0121B">
            <w:pPr>
              <w:tabs>
                <w:tab w:val="decimal" w:pos="938"/>
              </w:tabs>
              <w:spacing w:line="240" w:lineRule="exact"/>
              <w:rPr>
                <w:rFonts w:ascii="CordiaUPC" w:eastAsia="Times New Roman" w:hAnsi="CordiaUPC" w:cs="CordiaUPC"/>
                <w:b/>
                <w:sz w:val="26"/>
                <w:szCs w:val="26"/>
              </w:rPr>
            </w:pPr>
            <w:r>
              <w:rPr>
                <w:rFonts w:ascii="CordiaUPC" w:hAnsi="CordiaUPC" w:cs="CordiaUPC"/>
                <w:b/>
                <w:bCs/>
                <w:color w:val="000000"/>
                <w:sz w:val="26"/>
                <w:szCs w:val="26"/>
              </w:rPr>
              <w:t>(1,370)</w:t>
            </w:r>
          </w:p>
        </w:tc>
        <w:tc>
          <w:tcPr>
            <w:tcW w:w="180" w:type="dxa"/>
          </w:tcPr>
          <w:p w14:paraId="60E59B81"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638B9DEB" w14:textId="69FAAF1A" w:rsidR="00C0121B" w:rsidRPr="00CA7404" w:rsidRDefault="00C0121B" w:rsidP="00C0121B">
            <w:pPr>
              <w:tabs>
                <w:tab w:val="decimal" w:pos="938"/>
              </w:tabs>
              <w:spacing w:line="240" w:lineRule="exact"/>
              <w:rPr>
                <w:rFonts w:ascii="CordiaUPC" w:eastAsia="Times New Roman" w:hAnsi="CordiaUPC" w:cs="CordiaUPC"/>
                <w:b/>
                <w:sz w:val="26"/>
                <w:szCs w:val="26"/>
              </w:rPr>
            </w:pPr>
            <w:r w:rsidRPr="00CA7404">
              <w:rPr>
                <w:rFonts w:ascii="CordiaUPC" w:eastAsia="Times New Roman" w:hAnsi="CordiaUPC" w:cs="CordiaUPC" w:hint="cs"/>
                <w:b/>
                <w:sz w:val="26"/>
                <w:szCs w:val="26"/>
              </w:rPr>
              <w:t>(1,248)</w:t>
            </w:r>
          </w:p>
        </w:tc>
        <w:tc>
          <w:tcPr>
            <w:tcW w:w="180" w:type="dxa"/>
          </w:tcPr>
          <w:p w14:paraId="7E363C73"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01BA0031" w14:textId="593DC28A" w:rsidR="00C0121B" w:rsidRPr="00CA7404" w:rsidRDefault="00C0121B" w:rsidP="00C0121B">
            <w:pPr>
              <w:tabs>
                <w:tab w:val="decimal" w:pos="938"/>
              </w:tabs>
              <w:spacing w:line="240" w:lineRule="exact"/>
              <w:rPr>
                <w:rFonts w:ascii="CordiaUPC" w:eastAsia="Times New Roman" w:hAnsi="CordiaUPC" w:cs="CordiaUPC"/>
                <w:b/>
                <w:sz w:val="26"/>
                <w:szCs w:val="26"/>
              </w:rPr>
            </w:pPr>
            <w:r>
              <w:rPr>
                <w:rFonts w:ascii="CordiaUPC" w:hAnsi="CordiaUPC" w:cs="CordiaUPC"/>
                <w:b/>
                <w:bCs/>
                <w:color w:val="000000"/>
                <w:sz w:val="26"/>
                <w:szCs w:val="26"/>
              </w:rPr>
              <w:t>(812)</w:t>
            </w:r>
          </w:p>
        </w:tc>
        <w:tc>
          <w:tcPr>
            <w:tcW w:w="180" w:type="dxa"/>
          </w:tcPr>
          <w:p w14:paraId="57A60761"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51" w:type="dxa"/>
            <w:tcBorders>
              <w:top w:val="single" w:sz="4" w:space="0" w:color="auto"/>
              <w:bottom w:val="single" w:sz="4" w:space="0" w:color="auto"/>
            </w:tcBorders>
          </w:tcPr>
          <w:p w14:paraId="1775FB32" w14:textId="288F0D27" w:rsidR="00C0121B" w:rsidRPr="00CA7404" w:rsidRDefault="00C0121B" w:rsidP="00C0121B">
            <w:pPr>
              <w:tabs>
                <w:tab w:val="decimal" w:pos="938"/>
              </w:tabs>
              <w:spacing w:line="240" w:lineRule="exact"/>
              <w:rPr>
                <w:rFonts w:ascii="CordiaUPC" w:eastAsia="Times New Roman" w:hAnsi="CordiaUPC" w:cs="CordiaUPC"/>
                <w:b/>
                <w:sz w:val="26"/>
                <w:szCs w:val="26"/>
              </w:rPr>
            </w:pPr>
            <w:r w:rsidRPr="00CA7404">
              <w:rPr>
                <w:rFonts w:ascii="CordiaUPC" w:eastAsia="Times New Roman" w:hAnsi="CordiaUPC" w:cs="CordiaUPC" w:hint="cs"/>
                <w:b/>
                <w:sz w:val="26"/>
                <w:szCs w:val="26"/>
              </w:rPr>
              <w:t>(617)</w:t>
            </w:r>
          </w:p>
        </w:tc>
      </w:tr>
      <w:tr w:rsidR="00C0121B" w:rsidRPr="00CA7404" w14:paraId="618EFB10" w14:textId="77777777" w:rsidTr="00CA7404">
        <w:trPr>
          <w:cantSplit/>
        </w:trPr>
        <w:tc>
          <w:tcPr>
            <w:tcW w:w="3870" w:type="dxa"/>
            <w:vAlign w:val="bottom"/>
          </w:tcPr>
          <w:p w14:paraId="3CB219BE" w14:textId="77777777" w:rsidR="00C0121B" w:rsidRPr="00CA7404" w:rsidRDefault="00C0121B" w:rsidP="00C0121B">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Net</w:t>
            </w:r>
          </w:p>
        </w:tc>
        <w:tc>
          <w:tcPr>
            <w:tcW w:w="1260" w:type="dxa"/>
            <w:tcBorders>
              <w:bottom w:val="double" w:sz="4" w:space="0" w:color="auto"/>
            </w:tcBorders>
            <w:vAlign w:val="bottom"/>
          </w:tcPr>
          <w:p w14:paraId="179251E9" w14:textId="4D8A7EA4"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Pr>
                <w:rFonts w:ascii="CordiaUPC" w:hAnsi="CordiaUPC" w:cs="CordiaUPC"/>
                <w:b/>
                <w:bCs/>
                <w:color w:val="000000"/>
                <w:sz w:val="26"/>
                <w:szCs w:val="26"/>
              </w:rPr>
              <w:t>2,198</w:t>
            </w:r>
          </w:p>
        </w:tc>
        <w:tc>
          <w:tcPr>
            <w:tcW w:w="180" w:type="dxa"/>
          </w:tcPr>
          <w:p w14:paraId="635D20D9"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bottom w:val="double" w:sz="4" w:space="0" w:color="auto"/>
            </w:tcBorders>
            <w:vAlign w:val="bottom"/>
          </w:tcPr>
          <w:p w14:paraId="06C2106F" w14:textId="4B47B5BF"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sidRPr="00CA7404">
              <w:rPr>
                <w:rFonts w:ascii="CordiaUPC" w:eastAsia="Times New Roman" w:hAnsi="CordiaUPC" w:cs="CordiaUPC" w:hint="cs"/>
                <w:b/>
                <w:sz w:val="26"/>
                <w:szCs w:val="26"/>
              </w:rPr>
              <w:t>2,158</w:t>
            </w:r>
          </w:p>
        </w:tc>
        <w:tc>
          <w:tcPr>
            <w:tcW w:w="180" w:type="dxa"/>
          </w:tcPr>
          <w:p w14:paraId="5DFD1F81"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bottom w:val="double" w:sz="4" w:space="0" w:color="auto"/>
            </w:tcBorders>
            <w:vAlign w:val="bottom"/>
          </w:tcPr>
          <w:p w14:paraId="52AE8602" w14:textId="315D1D52"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Pr>
                <w:rFonts w:ascii="CordiaUPC" w:hAnsi="CordiaUPC" w:cs="CordiaUPC"/>
                <w:b/>
                <w:bCs/>
                <w:color w:val="000000"/>
                <w:sz w:val="26"/>
                <w:szCs w:val="26"/>
              </w:rPr>
              <w:t>1,979</w:t>
            </w:r>
          </w:p>
        </w:tc>
        <w:tc>
          <w:tcPr>
            <w:tcW w:w="180" w:type="dxa"/>
          </w:tcPr>
          <w:p w14:paraId="0C57D505" w14:textId="77777777" w:rsidR="00C0121B" w:rsidRPr="00CA7404" w:rsidRDefault="00C0121B" w:rsidP="00C0121B">
            <w:pPr>
              <w:tabs>
                <w:tab w:val="decimal" w:pos="911"/>
              </w:tabs>
              <w:spacing w:line="240" w:lineRule="exact"/>
              <w:rPr>
                <w:rFonts w:ascii="CordiaUPC" w:eastAsia="Times New Roman" w:hAnsi="CordiaUPC" w:cs="CordiaUPC"/>
                <w:b/>
                <w:sz w:val="26"/>
                <w:szCs w:val="26"/>
              </w:rPr>
            </w:pPr>
          </w:p>
        </w:tc>
        <w:tc>
          <w:tcPr>
            <w:tcW w:w="1251" w:type="dxa"/>
            <w:tcBorders>
              <w:bottom w:val="double" w:sz="4" w:space="0" w:color="auto"/>
            </w:tcBorders>
            <w:vAlign w:val="bottom"/>
          </w:tcPr>
          <w:p w14:paraId="2093CF93" w14:textId="5C429F06"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sidRPr="00CA7404">
              <w:rPr>
                <w:rFonts w:ascii="CordiaUPC" w:eastAsia="Times New Roman" w:hAnsi="CordiaUPC" w:cs="CordiaUPC" w:hint="cs"/>
                <w:b/>
                <w:sz w:val="26"/>
                <w:szCs w:val="26"/>
              </w:rPr>
              <w:t>1,268</w:t>
            </w:r>
          </w:p>
        </w:tc>
      </w:tr>
    </w:tbl>
    <w:p w14:paraId="48B9CCAE" w14:textId="1EBD7DEF" w:rsidR="00CA7404" w:rsidRDefault="00CA7404" w:rsidP="00CA7404">
      <w:pPr>
        <w:spacing w:line="240" w:lineRule="exact"/>
        <w:rPr>
          <w:rFonts w:ascii="CordiaUPC" w:eastAsia="Times New Roman" w:hAnsi="CordiaUPC" w:cs="CordiaUPC"/>
          <w:sz w:val="26"/>
          <w:szCs w:val="26"/>
        </w:rPr>
      </w:pPr>
    </w:p>
    <w:p w14:paraId="66950B1F" w14:textId="77777777" w:rsidR="000463B5" w:rsidRPr="00CA7404" w:rsidRDefault="000463B5" w:rsidP="00CA7404">
      <w:pPr>
        <w:spacing w:line="240" w:lineRule="exact"/>
        <w:rPr>
          <w:rFonts w:ascii="CordiaUPC" w:eastAsia="Times New Roman" w:hAnsi="CordiaUPC" w:cs="CordiaUPC"/>
          <w:sz w:val="26"/>
          <w:szCs w:val="26"/>
        </w:rPr>
      </w:pPr>
    </w:p>
    <w:tbl>
      <w:tblPr>
        <w:tblW w:w="9432" w:type="dxa"/>
        <w:tblInd w:w="450" w:type="dxa"/>
        <w:tblLayout w:type="fixed"/>
        <w:tblCellMar>
          <w:left w:w="79" w:type="dxa"/>
          <w:right w:w="79" w:type="dxa"/>
        </w:tblCellMar>
        <w:tblLook w:val="0000" w:firstRow="0" w:lastRow="0" w:firstColumn="0" w:lastColumn="0" w:noHBand="0" w:noVBand="0"/>
      </w:tblPr>
      <w:tblGrid>
        <w:gridCol w:w="3843"/>
        <w:gridCol w:w="1269"/>
        <w:gridCol w:w="180"/>
        <w:gridCol w:w="1260"/>
        <w:gridCol w:w="180"/>
        <w:gridCol w:w="1242"/>
        <w:gridCol w:w="180"/>
        <w:gridCol w:w="1278"/>
      </w:tblGrid>
      <w:tr w:rsidR="00CA7404" w:rsidRPr="00CA7404" w14:paraId="13BB3359" w14:textId="77777777" w:rsidTr="00CA7404">
        <w:trPr>
          <w:cantSplit/>
          <w:tblHeader/>
        </w:trPr>
        <w:tc>
          <w:tcPr>
            <w:tcW w:w="3843" w:type="dxa"/>
          </w:tcPr>
          <w:p w14:paraId="1AEE1B56"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2709" w:type="dxa"/>
            <w:gridSpan w:val="3"/>
            <w:vAlign w:val="bottom"/>
          </w:tcPr>
          <w:p w14:paraId="3B9B69D7" w14:textId="77777777" w:rsidR="00CA7404" w:rsidRPr="00CA7404" w:rsidRDefault="00CA7404" w:rsidP="00CA7404">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54382E67" w14:textId="77777777" w:rsidR="00CA7404" w:rsidRPr="00CA7404" w:rsidRDefault="00CA7404" w:rsidP="00CA7404">
            <w:pPr>
              <w:spacing w:line="240" w:lineRule="exact"/>
              <w:jc w:val="center"/>
              <w:rPr>
                <w:rFonts w:ascii="CordiaUPC" w:eastAsia="Times New Roman" w:hAnsi="CordiaUPC" w:cs="CordiaUPC"/>
                <w:b/>
                <w:sz w:val="26"/>
                <w:szCs w:val="26"/>
              </w:rPr>
            </w:pPr>
          </w:p>
        </w:tc>
        <w:tc>
          <w:tcPr>
            <w:tcW w:w="2700" w:type="dxa"/>
            <w:gridSpan w:val="3"/>
            <w:vAlign w:val="bottom"/>
          </w:tcPr>
          <w:p w14:paraId="0A590255" w14:textId="77777777" w:rsidR="00CA7404" w:rsidRPr="00CA7404" w:rsidRDefault="00CA7404" w:rsidP="00CA7404">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CA7404" w:rsidRPr="00CA7404" w14:paraId="19D8E429" w14:textId="77777777" w:rsidTr="00CA7404">
        <w:trPr>
          <w:cantSplit/>
          <w:tblHeader/>
        </w:trPr>
        <w:tc>
          <w:tcPr>
            <w:tcW w:w="3843" w:type="dxa"/>
          </w:tcPr>
          <w:p w14:paraId="0FADA737" w14:textId="77777777" w:rsidR="00CA7404" w:rsidRPr="00CA7404" w:rsidRDefault="00CA7404" w:rsidP="00CA7404">
            <w:pPr>
              <w:spacing w:line="240" w:lineRule="exact"/>
              <w:rPr>
                <w:rFonts w:ascii="CordiaUPC" w:eastAsia="Times New Roman" w:hAnsi="CordiaUPC" w:cs="CordiaUPC"/>
                <w:b/>
                <w:sz w:val="26"/>
                <w:szCs w:val="26"/>
              </w:rPr>
            </w:pPr>
            <w:r w:rsidRPr="00CA7404">
              <w:rPr>
                <w:rFonts w:ascii="CordiaUPC" w:eastAsia="Times New Roman" w:hAnsi="CordiaUPC" w:cs="CordiaUPC" w:hint="cs"/>
                <w:b/>
                <w:bCs/>
                <w:i/>
                <w:iCs/>
                <w:sz w:val="26"/>
                <w:szCs w:val="26"/>
                <w:lang w:val="en-US"/>
              </w:rPr>
              <w:t>For the six-month period ended 30 June</w:t>
            </w:r>
          </w:p>
        </w:tc>
        <w:tc>
          <w:tcPr>
            <w:tcW w:w="1269" w:type="dxa"/>
            <w:shd w:val="clear" w:color="auto" w:fill="auto"/>
          </w:tcPr>
          <w:p w14:paraId="13F4A035" w14:textId="733F75FD"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2AB2BFB6"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shd w:val="clear" w:color="auto" w:fill="auto"/>
          </w:tcPr>
          <w:p w14:paraId="26717446" w14:textId="0C9A9F1E"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69865C05"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42" w:type="dxa"/>
            <w:shd w:val="clear" w:color="auto" w:fill="auto"/>
          </w:tcPr>
          <w:p w14:paraId="62852DAA" w14:textId="2BEF1148"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2A35CAA5"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78" w:type="dxa"/>
            <w:shd w:val="clear" w:color="auto" w:fill="auto"/>
          </w:tcPr>
          <w:p w14:paraId="6CABE764" w14:textId="76FE3ECA" w:rsidR="00CA7404" w:rsidRPr="00CA7404" w:rsidRDefault="00CA7404" w:rsidP="00CA7404">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CA7404" w:rsidRPr="00CA7404" w14:paraId="4986BBEA" w14:textId="77777777" w:rsidTr="00CA7404">
        <w:trPr>
          <w:cantSplit/>
        </w:trPr>
        <w:tc>
          <w:tcPr>
            <w:tcW w:w="3843" w:type="dxa"/>
          </w:tcPr>
          <w:p w14:paraId="30B5C40D"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5589" w:type="dxa"/>
            <w:gridSpan w:val="7"/>
            <w:vAlign w:val="bottom"/>
          </w:tcPr>
          <w:p w14:paraId="482EE151" w14:textId="77777777" w:rsidR="00CA7404" w:rsidRPr="00CA7404" w:rsidRDefault="00CA7404" w:rsidP="00CA7404">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CA7404" w:rsidRPr="00CA7404" w14:paraId="6E95A460" w14:textId="77777777" w:rsidTr="00CA7404">
        <w:trPr>
          <w:cantSplit/>
        </w:trPr>
        <w:tc>
          <w:tcPr>
            <w:tcW w:w="3843" w:type="dxa"/>
            <w:vAlign w:val="bottom"/>
          </w:tcPr>
          <w:p w14:paraId="50E3D187" w14:textId="77777777" w:rsidR="00CA7404" w:rsidRPr="00CA7404" w:rsidRDefault="00CA7404" w:rsidP="00CA7404">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Fees and service income</w:t>
            </w:r>
          </w:p>
        </w:tc>
        <w:tc>
          <w:tcPr>
            <w:tcW w:w="1269" w:type="dxa"/>
          </w:tcPr>
          <w:p w14:paraId="4EEA19DC" w14:textId="77777777" w:rsidR="00CA7404" w:rsidRPr="00CA7404" w:rsidRDefault="00CA7404" w:rsidP="00CA7404">
            <w:pPr>
              <w:spacing w:line="240" w:lineRule="exact"/>
              <w:ind w:right="173"/>
              <w:jc w:val="center"/>
              <w:rPr>
                <w:rFonts w:ascii="CordiaUPC" w:eastAsia="Times New Roman" w:hAnsi="CordiaUPC" w:cs="CordiaUPC"/>
                <w:bCs/>
                <w:sz w:val="26"/>
                <w:szCs w:val="26"/>
              </w:rPr>
            </w:pPr>
          </w:p>
        </w:tc>
        <w:tc>
          <w:tcPr>
            <w:tcW w:w="180" w:type="dxa"/>
          </w:tcPr>
          <w:p w14:paraId="05EEE365"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60" w:type="dxa"/>
          </w:tcPr>
          <w:p w14:paraId="38963E55"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80" w:type="dxa"/>
          </w:tcPr>
          <w:p w14:paraId="76E215E5"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42" w:type="dxa"/>
          </w:tcPr>
          <w:p w14:paraId="5A6EFC48" w14:textId="77777777" w:rsidR="00CA7404" w:rsidRPr="00CA7404" w:rsidRDefault="00CA7404" w:rsidP="00CA7404">
            <w:pPr>
              <w:tabs>
                <w:tab w:val="decimal" w:pos="911"/>
              </w:tabs>
              <w:spacing w:line="240" w:lineRule="exact"/>
              <w:ind w:right="173"/>
              <w:rPr>
                <w:rFonts w:ascii="CordiaUPC" w:eastAsia="Times New Roman" w:hAnsi="CordiaUPC" w:cs="CordiaUPC"/>
                <w:b/>
                <w:sz w:val="26"/>
                <w:szCs w:val="26"/>
              </w:rPr>
            </w:pPr>
          </w:p>
        </w:tc>
        <w:tc>
          <w:tcPr>
            <w:tcW w:w="180" w:type="dxa"/>
          </w:tcPr>
          <w:p w14:paraId="6ED14D5D"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1278" w:type="dxa"/>
          </w:tcPr>
          <w:p w14:paraId="6E91E89C" w14:textId="77777777" w:rsidR="00CA7404" w:rsidRPr="00CA7404" w:rsidRDefault="00CA7404" w:rsidP="00CA7404">
            <w:pPr>
              <w:spacing w:line="240" w:lineRule="exact"/>
              <w:jc w:val="center"/>
              <w:rPr>
                <w:rFonts w:ascii="CordiaUPC" w:eastAsia="Times New Roman" w:hAnsi="CordiaUPC" w:cs="CordiaUPC"/>
                <w:bCs/>
                <w:sz w:val="26"/>
                <w:szCs w:val="26"/>
              </w:rPr>
            </w:pPr>
          </w:p>
        </w:tc>
      </w:tr>
      <w:tr w:rsidR="00C0121B" w:rsidRPr="00CA7404" w14:paraId="4A143067" w14:textId="77777777" w:rsidTr="00CA7404">
        <w:trPr>
          <w:cantSplit/>
        </w:trPr>
        <w:tc>
          <w:tcPr>
            <w:tcW w:w="3843" w:type="dxa"/>
            <w:vAlign w:val="bottom"/>
          </w:tcPr>
          <w:p w14:paraId="7DCFF2E1" w14:textId="77777777"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w:t>
            </w:r>
            <w:r w:rsidRPr="00CA7404">
              <w:rPr>
                <w:rFonts w:ascii="CordiaUPC" w:eastAsia="Times New Roman" w:hAnsi="CordiaUPC" w:cs="CordiaUPC" w:hint="cs"/>
                <w:bCs/>
                <w:sz w:val="26"/>
                <w:szCs w:val="26"/>
              </w:rPr>
              <w:tab/>
              <w:t xml:space="preserve">Acceptance, </w:t>
            </w:r>
            <w:proofErr w:type="spellStart"/>
            <w:r w:rsidRPr="00CA7404">
              <w:rPr>
                <w:rFonts w:ascii="CordiaUPC" w:eastAsia="Times New Roman" w:hAnsi="CordiaUPC" w:cs="CordiaUPC" w:hint="cs"/>
                <w:bCs/>
                <w:sz w:val="26"/>
                <w:szCs w:val="26"/>
              </w:rPr>
              <w:t>avals</w:t>
            </w:r>
            <w:proofErr w:type="spellEnd"/>
            <w:r w:rsidRPr="00CA7404">
              <w:rPr>
                <w:rFonts w:ascii="CordiaUPC" w:eastAsia="Times New Roman" w:hAnsi="CordiaUPC" w:cs="CordiaUPC" w:hint="cs"/>
                <w:bCs/>
                <w:sz w:val="26"/>
                <w:szCs w:val="26"/>
              </w:rPr>
              <w:t xml:space="preserve"> and guarantees</w:t>
            </w:r>
          </w:p>
        </w:tc>
        <w:tc>
          <w:tcPr>
            <w:tcW w:w="1269" w:type="dxa"/>
          </w:tcPr>
          <w:p w14:paraId="2DA59342" w14:textId="5852567D"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296</w:t>
            </w:r>
          </w:p>
        </w:tc>
        <w:tc>
          <w:tcPr>
            <w:tcW w:w="180" w:type="dxa"/>
          </w:tcPr>
          <w:p w14:paraId="440F05A5"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0F586D67" w14:textId="7160F4F6"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930AE3">
              <w:rPr>
                <w:rFonts w:ascii="CordiaUPC" w:eastAsia="Times New Roman" w:hAnsi="CordiaUPC" w:cs="CordiaUPC"/>
                <w:bCs/>
                <w:sz w:val="26"/>
                <w:szCs w:val="26"/>
              </w:rPr>
              <w:t>273</w:t>
            </w:r>
          </w:p>
        </w:tc>
        <w:tc>
          <w:tcPr>
            <w:tcW w:w="180" w:type="dxa"/>
          </w:tcPr>
          <w:p w14:paraId="4E69AF74"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Pr>
          <w:p w14:paraId="477CE755" w14:textId="2FA28864"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233</w:t>
            </w:r>
          </w:p>
        </w:tc>
        <w:tc>
          <w:tcPr>
            <w:tcW w:w="180" w:type="dxa"/>
          </w:tcPr>
          <w:p w14:paraId="1DC37AD4"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Pr>
          <w:p w14:paraId="6F4BCD69" w14:textId="6F10764C"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930AE3">
              <w:rPr>
                <w:rFonts w:ascii="CordiaUPC" w:eastAsia="Times New Roman" w:hAnsi="CordiaUPC" w:cs="CordiaUPC"/>
                <w:bCs/>
                <w:sz w:val="26"/>
                <w:szCs w:val="26"/>
              </w:rPr>
              <w:t>225</w:t>
            </w:r>
          </w:p>
        </w:tc>
      </w:tr>
      <w:tr w:rsidR="00C0121B" w:rsidRPr="00CA7404" w14:paraId="53A775BC" w14:textId="77777777" w:rsidTr="00CA7404">
        <w:trPr>
          <w:cantSplit/>
        </w:trPr>
        <w:tc>
          <w:tcPr>
            <w:tcW w:w="3843" w:type="dxa"/>
            <w:vAlign w:val="bottom"/>
          </w:tcPr>
          <w:p w14:paraId="0391B19E" w14:textId="1633117E"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ATM, Debit card, Credit card</w:t>
            </w:r>
          </w:p>
        </w:tc>
        <w:tc>
          <w:tcPr>
            <w:tcW w:w="1269" w:type="dxa"/>
          </w:tcPr>
          <w:p w14:paraId="0757B7D8" w14:textId="77777777"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p>
        </w:tc>
        <w:tc>
          <w:tcPr>
            <w:tcW w:w="180" w:type="dxa"/>
          </w:tcPr>
          <w:p w14:paraId="4B348AD9"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39BF7535" w14:textId="77777777"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p>
        </w:tc>
        <w:tc>
          <w:tcPr>
            <w:tcW w:w="180" w:type="dxa"/>
          </w:tcPr>
          <w:p w14:paraId="01004BF2"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Pr>
          <w:p w14:paraId="036E46A7" w14:textId="77777777"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p>
        </w:tc>
        <w:tc>
          <w:tcPr>
            <w:tcW w:w="180" w:type="dxa"/>
          </w:tcPr>
          <w:p w14:paraId="38992FF0"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Pr>
          <w:p w14:paraId="67D0E328" w14:textId="77777777"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p>
        </w:tc>
      </w:tr>
      <w:tr w:rsidR="00C0121B" w:rsidRPr="00CA7404" w14:paraId="5D858CB8" w14:textId="77777777" w:rsidTr="00CA7404">
        <w:trPr>
          <w:cantSplit/>
        </w:trPr>
        <w:tc>
          <w:tcPr>
            <w:tcW w:w="3843" w:type="dxa"/>
            <w:vAlign w:val="bottom"/>
          </w:tcPr>
          <w:p w14:paraId="5A5C7EF8" w14:textId="3BA373EA"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ab/>
            </w:r>
            <w:r>
              <w:rPr>
                <w:rFonts w:ascii="CordiaUPC" w:eastAsia="Times New Roman" w:hAnsi="CordiaUPC" w:cs="CordiaUPC"/>
                <w:bCs/>
                <w:sz w:val="26"/>
                <w:szCs w:val="26"/>
              </w:rPr>
              <w:t xml:space="preserve">   and </w:t>
            </w:r>
            <w:r w:rsidRPr="00CA7404">
              <w:rPr>
                <w:rFonts w:ascii="CordiaUPC" w:eastAsia="Times New Roman" w:hAnsi="CordiaUPC" w:cs="CordiaUPC" w:hint="cs"/>
                <w:bCs/>
                <w:sz w:val="26"/>
                <w:szCs w:val="26"/>
              </w:rPr>
              <w:t>other banking electronic</w:t>
            </w:r>
          </w:p>
        </w:tc>
        <w:tc>
          <w:tcPr>
            <w:tcW w:w="1269" w:type="dxa"/>
          </w:tcPr>
          <w:p w14:paraId="297FC97C" w14:textId="659729AF"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1,934</w:t>
            </w:r>
          </w:p>
        </w:tc>
        <w:tc>
          <w:tcPr>
            <w:tcW w:w="180" w:type="dxa"/>
          </w:tcPr>
          <w:p w14:paraId="26616846"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01EA1130" w14:textId="3ACF7844"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930AE3">
              <w:rPr>
                <w:rFonts w:ascii="CordiaUPC" w:eastAsia="Times New Roman" w:hAnsi="CordiaUPC" w:cs="CordiaUPC"/>
                <w:bCs/>
                <w:sz w:val="26"/>
                <w:szCs w:val="26"/>
              </w:rPr>
              <w:t>2,117</w:t>
            </w:r>
          </w:p>
        </w:tc>
        <w:tc>
          <w:tcPr>
            <w:tcW w:w="180" w:type="dxa"/>
          </w:tcPr>
          <w:p w14:paraId="0BA2040E"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Pr>
          <w:p w14:paraId="6182479B" w14:textId="44458D43"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1,339</w:t>
            </w:r>
          </w:p>
        </w:tc>
        <w:tc>
          <w:tcPr>
            <w:tcW w:w="180" w:type="dxa"/>
          </w:tcPr>
          <w:p w14:paraId="5E01F0D2"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Pr>
          <w:p w14:paraId="0B808BF2" w14:textId="00195211"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930AE3">
              <w:rPr>
                <w:rFonts w:ascii="CordiaUPC" w:eastAsia="Times New Roman" w:hAnsi="CordiaUPC" w:cs="CordiaUPC"/>
                <w:bCs/>
                <w:sz w:val="26"/>
                <w:szCs w:val="26"/>
              </w:rPr>
              <w:t>1,287</w:t>
            </w:r>
          </w:p>
        </w:tc>
      </w:tr>
      <w:tr w:rsidR="00C0121B" w:rsidRPr="00CA7404" w14:paraId="0A890EFE" w14:textId="77777777" w:rsidTr="00CA7404">
        <w:trPr>
          <w:cantSplit/>
        </w:trPr>
        <w:tc>
          <w:tcPr>
            <w:tcW w:w="3843" w:type="dxa"/>
            <w:vAlign w:val="bottom"/>
          </w:tcPr>
          <w:p w14:paraId="67744575" w14:textId="77777777" w:rsidR="00C0121B" w:rsidRPr="00CA7404" w:rsidRDefault="00C0121B" w:rsidP="00C0121B">
            <w:pPr>
              <w:numPr>
                <w:ilvl w:val="0"/>
                <w:numId w:val="20"/>
              </w:numPr>
              <w:spacing w:line="240" w:lineRule="exact"/>
              <w:ind w:left="191" w:hanging="180"/>
              <w:rPr>
                <w:rFonts w:ascii="CordiaUPC" w:eastAsia="Times New Roman" w:hAnsi="CordiaUPC" w:cs="CordiaUPC"/>
                <w:b/>
                <w:sz w:val="26"/>
                <w:szCs w:val="26"/>
              </w:rPr>
            </w:pPr>
            <w:r w:rsidRPr="00CA7404">
              <w:rPr>
                <w:rFonts w:ascii="CordiaUPC" w:eastAsia="Times New Roman" w:hAnsi="CordiaUPC" w:cs="CordiaUPC" w:hint="cs"/>
                <w:bCs/>
                <w:sz w:val="26"/>
                <w:szCs w:val="26"/>
              </w:rPr>
              <w:t xml:space="preserve">Funds and </w:t>
            </w:r>
            <w:bookmarkStart w:id="46" w:name="_Hlk14960647"/>
            <w:r w:rsidRPr="00CA7404">
              <w:rPr>
                <w:rFonts w:ascii="CordiaUPC" w:eastAsia="Times New Roman" w:hAnsi="CordiaUPC" w:cs="CordiaUPC" w:hint="cs"/>
                <w:bCs/>
                <w:sz w:val="26"/>
                <w:szCs w:val="26"/>
              </w:rPr>
              <w:t>Bancassurance</w:t>
            </w:r>
            <w:bookmarkEnd w:id="46"/>
            <w:r w:rsidRPr="00CA7404">
              <w:rPr>
                <w:rFonts w:ascii="CordiaUPC" w:eastAsia="Times New Roman" w:hAnsi="CordiaUPC" w:cs="CordiaUPC" w:hint="cs"/>
                <w:bCs/>
                <w:sz w:val="26"/>
                <w:szCs w:val="26"/>
              </w:rPr>
              <w:t xml:space="preserve"> </w:t>
            </w:r>
          </w:p>
        </w:tc>
        <w:tc>
          <w:tcPr>
            <w:tcW w:w="1269" w:type="dxa"/>
          </w:tcPr>
          <w:p w14:paraId="729998CE" w14:textId="666E06BA"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4,171</w:t>
            </w:r>
          </w:p>
        </w:tc>
        <w:tc>
          <w:tcPr>
            <w:tcW w:w="180" w:type="dxa"/>
          </w:tcPr>
          <w:p w14:paraId="098807FB"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42A6E673" w14:textId="293957E6"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930AE3">
              <w:rPr>
                <w:rFonts w:ascii="CordiaUPC" w:eastAsia="Times New Roman" w:hAnsi="CordiaUPC" w:cs="CordiaUPC"/>
                <w:bCs/>
                <w:sz w:val="26"/>
                <w:szCs w:val="26"/>
              </w:rPr>
              <w:t>2,481</w:t>
            </w:r>
          </w:p>
        </w:tc>
        <w:tc>
          <w:tcPr>
            <w:tcW w:w="180" w:type="dxa"/>
          </w:tcPr>
          <w:p w14:paraId="17E3A172"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Pr>
          <w:p w14:paraId="12B559D3" w14:textId="17EDD46B"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3,609</w:t>
            </w:r>
          </w:p>
        </w:tc>
        <w:tc>
          <w:tcPr>
            <w:tcW w:w="180" w:type="dxa"/>
          </w:tcPr>
          <w:p w14:paraId="5243AB19"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Pr>
          <w:p w14:paraId="0907C7CF" w14:textId="47805C2A"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930AE3">
              <w:rPr>
                <w:rFonts w:ascii="CordiaUPC" w:eastAsia="Times New Roman" w:hAnsi="CordiaUPC" w:cs="CordiaUPC"/>
                <w:bCs/>
                <w:sz w:val="26"/>
                <w:szCs w:val="26"/>
              </w:rPr>
              <w:t>2,160</w:t>
            </w:r>
          </w:p>
        </w:tc>
      </w:tr>
      <w:tr w:rsidR="00C0121B" w:rsidRPr="00CA7404" w14:paraId="0B6EB6D8" w14:textId="77777777" w:rsidTr="00CA7404">
        <w:trPr>
          <w:cantSplit/>
        </w:trPr>
        <w:tc>
          <w:tcPr>
            <w:tcW w:w="3843" w:type="dxa"/>
            <w:vAlign w:val="bottom"/>
          </w:tcPr>
          <w:p w14:paraId="4710E1FE" w14:textId="77777777"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Others</w:t>
            </w:r>
          </w:p>
        </w:tc>
        <w:tc>
          <w:tcPr>
            <w:tcW w:w="1269" w:type="dxa"/>
            <w:tcBorders>
              <w:bottom w:val="single" w:sz="4" w:space="0" w:color="auto"/>
            </w:tcBorders>
          </w:tcPr>
          <w:p w14:paraId="6DBA9E32" w14:textId="225C80B1" w:rsidR="00C0121B" w:rsidRPr="00CA7404" w:rsidRDefault="00C0121B" w:rsidP="00C0121B">
            <w:pPr>
              <w:tabs>
                <w:tab w:val="decimal" w:pos="938"/>
              </w:tabs>
              <w:spacing w:line="240" w:lineRule="exact"/>
              <w:ind w:right="74"/>
              <w:rPr>
                <w:rFonts w:ascii="CordiaUPC" w:eastAsia="Times New Roman" w:hAnsi="CordiaUPC" w:cs="CordiaUPC"/>
                <w:bCs/>
                <w:sz w:val="26"/>
                <w:szCs w:val="26"/>
                <w:lang w:val="en-US" w:bidi="th-TH"/>
              </w:rPr>
            </w:pPr>
            <w:r>
              <w:rPr>
                <w:rFonts w:ascii="CordiaUPC" w:hAnsi="CordiaUPC" w:cs="CordiaUPC"/>
                <w:color w:val="000000"/>
                <w:sz w:val="26"/>
                <w:szCs w:val="26"/>
              </w:rPr>
              <w:t>1,489</w:t>
            </w:r>
          </w:p>
        </w:tc>
        <w:tc>
          <w:tcPr>
            <w:tcW w:w="180" w:type="dxa"/>
          </w:tcPr>
          <w:p w14:paraId="2B53C499"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47A9F2BB" w14:textId="100C5873"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930AE3">
              <w:rPr>
                <w:rFonts w:ascii="CordiaUPC" w:eastAsia="Times New Roman" w:hAnsi="CordiaUPC" w:cs="CordiaUPC"/>
                <w:bCs/>
                <w:sz w:val="26"/>
                <w:szCs w:val="26"/>
              </w:rPr>
              <w:t>2,944</w:t>
            </w:r>
          </w:p>
        </w:tc>
        <w:tc>
          <w:tcPr>
            <w:tcW w:w="180" w:type="dxa"/>
          </w:tcPr>
          <w:p w14:paraId="5DD1BEE8"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Borders>
              <w:bottom w:val="single" w:sz="4" w:space="0" w:color="auto"/>
            </w:tcBorders>
          </w:tcPr>
          <w:p w14:paraId="5295B55A" w14:textId="44A9FCAF"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858</w:t>
            </w:r>
          </w:p>
        </w:tc>
        <w:tc>
          <w:tcPr>
            <w:tcW w:w="180" w:type="dxa"/>
          </w:tcPr>
          <w:p w14:paraId="545B2D30"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Borders>
              <w:bottom w:val="single" w:sz="4" w:space="0" w:color="auto"/>
            </w:tcBorders>
          </w:tcPr>
          <w:p w14:paraId="48E16F11" w14:textId="301F68A4" w:rsidR="00C0121B" w:rsidRPr="00CA7404" w:rsidRDefault="00C0121B" w:rsidP="00C0121B">
            <w:pPr>
              <w:tabs>
                <w:tab w:val="decimal" w:pos="938"/>
              </w:tabs>
              <w:spacing w:line="240" w:lineRule="exact"/>
              <w:ind w:right="74"/>
              <w:rPr>
                <w:rFonts w:ascii="CordiaUPC" w:eastAsia="Times New Roman" w:hAnsi="CordiaUPC" w:cs="CordiaUPC"/>
                <w:bCs/>
                <w:sz w:val="26"/>
                <w:szCs w:val="26"/>
              </w:rPr>
            </w:pPr>
            <w:r w:rsidRPr="00930AE3">
              <w:rPr>
                <w:rFonts w:ascii="CordiaUPC" w:eastAsia="Times New Roman" w:hAnsi="CordiaUPC" w:cs="CordiaUPC"/>
                <w:bCs/>
                <w:sz w:val="26"/>
                <w:szCs w:val="26"/>
              </w:rPr>
              <w:t>684</w:t>
            </w:r>
          </w:p>
        </w:tc>
      </w:tr>
      <w:tr w:rsidR="00C0121B" w:rsidRPr="00CA7404" w14:paraId="0B4EE1D8" w14:textId="77777777" w:rsidTr="00CA7404">
        <w:trPr>
          <w:cantSplit/>
        </w:trPr>
        <w:tc>
          <w:tcPr>
            <w:tcW w:w="3843" w:type="dxa"/>
            <w:vAlign w:val="bottom"/>
          </w:tcPr>
          <w:p w14:paraId="316943E0" w14:textId="77777777" w:rsidR="00C0121B" w:rsidRPr="00CA7404" w:rsidRDefault="00C0121B" w:rsidP="00C0121B">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2E5DC630" w14:textId="3FFE21DC" w:rsidR="00C0121B" w:rsidRPr="00CA7404" w:rsidRDefault="00C0121B" w:rsidP="00C0121B">
            <w:pPr>
              <w:tabs>
                <w:tab w:val="decimal" w:pos="938"/>
              </w:tabs>
              <w:spacing w:line="240" w:lineRule="exact"/>
              <w:ind w:right="74"/>
              <w:rPr>
                <w:rFonts w:ascii="CordiaUPC" w:eastAsiaTheme="minorEastAsia" w:hAnsi="CordiaUPC" w:cs="CordiaUPC"/>
                <w:b/>
                <w:sz w:val="26"/>
                <w:szCs w:val="26"/>
                <w:lang w:eastAsia="zh-CN"/>
              </w:rPr>
            </w:pPr>
            <w:r>
              <w:rPr>
                <w:rFonts w:ascii="CordiaUPC" w:hAnsi="CordiaUPC" w:cs="CordiaUPC"/>
                <w:b/>
                <w:bCs/>
                <w:color w:val="000000"/>
                <w:sz w:val="26"/>
                <w:szCs w:val="26"/>
              </w:rPr>
              <w:t>7,890</w:t>
            </w:r>
          </w:p>
        </w:tc>
        <w:tc>
          <w:tcPr>
            <w:tcW w:w="180" w:type="dxa"/>
          </w:tcPr>
          <w:p w14:paraId="5E88E2CC"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44719143" w14:textId="45E7876C"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sidRPr="00930AE3">
              <w:rPr>
                <w:rFonts w:ascii="CordiaUPC" w:eastAsia="Times New Roman" w:hAnsi="CordiaUPC" w:cs="CordiaUPC"/>
                <w:b/>
                <w:sz w:val="26"/>
                <w:szCs w:val="26"/>
              </w:rPr>
              <w:t>7,815</w:t>
            </w:r>
          </w:p>
        </w:tc>
        <w:tc>
          <w:tcPr>
            <w:tcW w:w="180" w:type="dxa"/>
          </w:tcPr>
          <w:p w14:paraId="53DE996C"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42" w:type="dxa"/>
            <w:tcBorders>
              <w:top w:val="single" w:sz="4" w:space="0" w:color="auto"/>
              <w:bottom w:val="single" w:sz="4" w:space="0" w:color="auto"/>
            </w:tcBorders>
          </w:tcPr>
          <w:p w14:paraId="1DB09529" w14:textId="5E4319C4"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Pr>
                <w:rFonts w:ascii="CordiaUPC" w:hAnsi="CordiaUPC" w:cs="CordiaUPC"/>
                <w:b/>
                <w:bCs/>
                <w:color w:val="000000"/>
                <w:sz w:val="26"/>
                <w:szCs w:val="26"/>
              </w:rPr>
              <w:t>6,039</w:t>
            </w:r>
          </w:p>
        </w:tc>
        <w:tc>
          <w:tcPr>
            <w:tcW w:w="180" w:type="dxa"/>
          </w:tcPr>
          <w:p w14:paraId="1A56FFF7"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78" w:type="dxa"/>
            <w:tcBorders>
              <w:top w:val="single" w:sz="4" w:space="0" w:color="auto"/>
              <w:bottom w:val="single" w:sz="4" w:space="0" w:color="auto"/>
            </w:tcBorders>
          </w:tcPr>
          <w:p w14:paraId="16A677CE" w14:textId="7465C67B" w:rsidR="00C0121B" w:rsidRPr="00CA7404" w:rsidRDefault="00C0121B" w:rsidP="00C0121B">
            <w:pPr>
              <w:tabs>
                <w:tab w:val="decimal" w:pos="938"/>
              </w:tabs>
              <w:spacing w:line="240" w:lineRule="exact"/>
              <w:ind w:right="74"/>
              <w:rPr>
                <w:rFonts w:ascii="CordiaUPC" w:eastAsia="Times New Roman" w:hAnsi="CordiaUPC" w:cs="CordiaUPC"/>
                <w:b/>
                <w:sz w:val="26"/>
                <w:szCs w:val="26"/>
              </w:rPr>
            </w:pPr>
            <w:r w:rsidRPr="00930AE3">
              <w:rPr>
                <w:rFonts w:ascii="CordiaUPC" w:eastAsia="Times New Roman" w:hAnsi="CordiaUPC" w:cs="CordiaUPC"/>
                <w:b/>
                <w:sz w:val="26"/>
                <w:szCs w:val="26"/>
              </w:rPr>
              <w:t>4,356</w:t>
            </w:r>
          </w:p>
        </w:tc>
      </w:tr>
      <w:tr w:rsidR="00C0121B" w:rsidRPr="00CA7404" w14:paraId="69DB4931" w14:textId="77777777" w:rsidTr="006D7A0D">
        <w:trPr>
          <w:cantSplit/>
        </w:trPr>
        <w:tc>
          <w:tcPr>
            <w:tcW w:w="3843" w:type="dxa"/>
            <w:vAlign w:val="bottom"/>
          </w:tcPr>
          <w:p w14:paraId="6C3AE44C" w14:textId="77777777" w:rsidR="00C0121B" w:rsidRPr="00CA7404" w:rsidRDefault="00C0121B" w:rsidP="00C0121B">
            <w:pPr>
              <w:spacing w:line="240" w:lineRule="exact"/>
              <w:ind w:left="191" w:hanging="191"/>
              <w:rPr>
                <w:rFonts w:ascii="CordiaUPC" w:eastAsia="Times New Roman" w:hAnsi="CordiaUPC" w:cs="CordiaUPC"/>
                <w:b/>
                <w:sz w:val="26"/>
                <w:szCs w:val="26"/>
              </w:rPr>
            </w:pPr>
          </w:p>
        </w:tc>
        <w:tc>
          <w:tcPr>
            <w:tcW w:w="1269" w:type="dxa"/>
            <w:tcBorders>
              <w:top w:val="single" w:sz="4" w:space="0" w:color="auto"/>
            </w:tcBorders>
          </w:tcPr>
          <w:p w14:paraId="2A5526BB"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FBB95CC"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7A6E7FFC"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C30CE52"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Borders>
              <w:top w:val="single" w:sz="4" w:space="0" w:color="auto"/>
            </w:tcBorders>
          </w:tcPr>
          <w:p w14:paraId="77680FA7"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6E2D8136"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Pr>
          <w:p w14:paraId="62C2E515"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r>
      <w:tr w:rsidR="00C0121B" w:rsidRPr="00CA7404" w14:paraId="7ADA1134" w14:textId="77777777" w:rsidTr="00CA7404">
        <w:trPr>
          <w:cantSplit/>
        </w:trPr>
        <w:tc>
          <w:tcPr>
            <w:tcW w:w="3843" w:type="dxa"/>
            <w:vAlign w:val="bottom"/>
          </w:tcPr>
          <w:p w14:paraId="1C93D297" w14:textId="77777777" w:rsidR="00C0121B" w:rsidRPr="00CA7404" w:rsidRDefault="00C0121B" w:rsidP="00C0121B">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Fees and service expenses</w:t>
            </w:r>
          </w:p>
        </w:tc>
        <w:tc>
          <w:tcPr>
            <w:tcW w:w="1269" w:type="dxa"/>
          </w:tcPr>
          <w:p w14:paraId="6E02B302"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89A50DB"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531CC896"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247F30B"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Pr>
          <w:p w14:paraId="6D43AA96"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7F4222B"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Pr>
          <w:p w14:paraId="4BCFB831"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r>
      <w:tr w:rsidR="00C0121B" w:rsidRPr="00CA7404" w14:paraId="0B32C4BA" w14:textId="77777777" w:rsidTr="00CA7404">
        <w:trPr>
          <w:cantSplit/>
        </w:trPr>
        <w:tc>
          <w:tcPr>
            <w:tcW w:w="3843" w:type="dxa"/>
            <w:vAlign w:val="bottom"/>
          </w:tcPr>
          <w:p w14:paraId="1AD2FD31" w14:textId="0C76C63A"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ATM, Debit card, Credit card</w:t>
            </w:r>
          </w:p>
        </w:tc>
        <w:tc>
          <w:tcPr>
            <w:tcW w:w="1269" w:type="dxa"/>
          </w:tcPr>
          <w:p w14:paraId="2B47F9AC"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03421028"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18728BC0"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D680796"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Pr>
          <w:p w14:paraId="1AF7F73C"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35D48872"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Pr>
          <w:p w14:paraId="35835A7A" w14:textId="77777777" w:rsidR="00C0121B" w:rsidRPr="00CA7404" w:rsidRDefault="00C0121B" w:rsidP="00C0121B">
            <w:pPr>
              <w:tabs>
                <w:tab w:val="decimal" w:pos="929"/>
              </w:tabs>
              <w:spacing w:line="240" w:lineRule="exact"/>
              <w:ind w:right="-25"/>
              <w:jc w:val="center"/>
              <w:rPr>
                <w:rFonts w:ascii="CordiaUPC" w:eastAsia="Times New Roman" w:hAnsi="CordiaUPC" w:cs="CordiaUPC"/>
                <w:bCs/>
                <w:sz w:val="26"/>
                <w:szCs w:val="26"/>
              </w:rPr>
            </w:pPr>
          </w:p>
        </w:tc>
      </w:tr>
      <w:tr w:rsidR="00C0121B" w:rsidRPr="00CA7404" w14:paraId="4971E0FD" w14:textId="77777777" w:rsidTr="00CA7404">
        <w:trPr>
          <w:cantSplit/>
        </w:trPr>
        <w:tc>
          <w:tcPr>
            <w:tcW w:w="3843" w:type="dxa"/>
            <w:vAlign w:val="bottom"/>
          </w:tcPr>
          <w:p w14:paraId="35B1D535" w14:textId="54FA4003"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ab/>
            </w:r>
            <w:r>
              <w:rPr>
                <w:rFonts w:ascii="CordiaUPC" w:eastAsia="Times New Roman" w:hAnsi="CordiaUPC" w:cs="CordiaUPC"/>
                <w:bCs/>
                <w:sz w:val="26"/>
                <w:szCs w:val="26"/>
              </w:rPr>
              <w:t xml:space="preserve">   and </w:t>
            </w:r>
            <w:r w:rsidRPr="00CA7404">
              <w:rPr>
                <w:rFonts w:ascii="CordiaUPC" w:eastAsia="Times New Roman" w:hAnsi="CordiaUPC" w:cs="CordiaUPC" w:hint="cs"/>
                <w:bCs/>
                <w:sz w:val="26"/>
                <w:szCs w:val="26"/>
              </w:rPr>
              <w:t>other banking electronic</w:t>
            </w:r>
          </w:p>
        </w:tc>
        <w:tc>
          <w:tcPr>
            <w:tcW w:w="1269" w:type="dxa"/>
          </w:tcPr>
          <w:p w14:paraId="024D3098" w14:textId="7F7C4761" w:rsidR="00C0121B" w:rsidRPr="00CA7404" w:rsidRDefault="00C0121B" w:rsidP="00C0121B">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(1,499)</w:t>
            </w:r>
          </w:p>
        </w:tc>
        <w:tc>
          <w:tcPr>
            <w:tcW w:w="180" w:type="dxa"/>
          </w:tcPr>
          <w:p w14:paraId="664DDEA1"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Pr>
          <w:p w14:paraId="5462B529" w14:textId="5A795B8F" w:rsidR="00C0121B" w:rsidRPr="00CA7404" w:rsidRDefault="00C0121B" w:rsidP="00C0121B">
            <w:pPr>
              <w:tabs>
                <w:tab w:val="decimal" w:pos="929"/>
              </w:tabs>
              <w:spacing w:line="240" w:lineRule="exact"/>
              <w:ind w:right="-25"/>
              <w:rPr>
                <w:rFonts w:ascii="CordiaUPC" w:eastAsia="Times New Roman" w:hAnsi="CordiaUPC" w:cs="CordiaUPC"/>
                <w:bCs/>
                <w:sz w:val="26"/>
                <w:szCs w:val="26"/>
              </w:rPr>
            </w:pPr>
            <w:r w:rsidRPr="00930AE3">
              <w:rPr>
                <w:rFonts w:ascii="CordiaUPC" w:eastAsia="Times New Roman" w:hAnsi="CordiaUPC" w:cs="CordiaUPC"/>
                <w:bCs/>
                <w:sz w:val="26"/>
                <w:szCs w:val="26"/>
              </w:rPr>
              <w:t>(1,785)</w:t>
            </w:r>
          </w:p>
        </w:tc>
        <w:tc>
          <w:tcPr>
            <w:tcW w:w="180" w:type="dxa"/>
          </w:tcPr>
          <w:p w14:paraId="69CCBB3C"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Pr>
          <w:p w14:paraId="6E37E8BA" w14:textId="7CBA59B5" w:rsidR="00C0121B" w:rsidRPr="00CA7404" w:rsidRDefault="00C0121B" w:rsidP="00C0121B">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(1,006)</w:t>
            </w:r>
          </w:p>
        </w:tc>
        <w:tc>
          <w:tcPr>
            <w:tcW w:w="180" w:type="dxa"/>
          </w:tcPr>
          <w:p w14:paraId="71E8120A"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Pr>
          <w:p w14:paraId="6F090E2E" w14:textId="55A5F549" w:rsidR="00C0121B" w:rsidRPr="00CA7404" w:rsidRDefault="00C0121B" w:rsidP="00C0121B">
            <w:pPr>
              <w:tabs>
                <w:tab w:val="decimal" w:pos="929"/>
              </w:tabs>
              <w:spacing w:line="240" w:lineRule="exact"/>
              <w:ind w:right="-25"/>
              <w:rPr>
                <w:rFonts w:ascii="CordiaUPC" w:eastAsia="Times New Roman" w:hAnsi="CordiaUPC" w:cs="CordiaUPC"/>
                <w:bCs/>
                <w:sz w:val="26"/>
                <w:szCs w:val="26"/>
              </w:rPr>
            </w:pPr>
            <w:r w:rsidRPr="00930AE3">
              <w:rPr>
                <w:rFonts w:ascii="CordiaUPC" w:eastAsia="Times New Roman" w:hAnsi="CordiaUPC" w:cs="CordiaUPC"/>
                <w:bCs/>
                <w:sz w:val="26"/>
                <w:szCs w:val="26"/>
              </w:rPr>
              <w:t>(1,107)</w:t>
            </w:r>
          </w:p>
        </w:tc>
      </w:tr>
      <w:tr w:rsidR="00C0121B" w:rsidRPr="00CA7404" w14:paraId="6A99523D" w14:textId="77777777" w:rsidTr="00CA7404">
        <w:trPr>
          <w:cantSplit/>
        </w:trPr>
        <w:tc>
          <w:tcPr>
            <w:tcW w:w="3843" w:type="dxa"/>
            <w:vAlign w:val="bottom"/>
          </w:tcPr>
          <w:p w14:paraId="30D12181" w14:textId="77777777" w:rsidR="00C0121B" w:rsidRPr="00CA7404" w:rsidRDefault="00C0121B" w:rsidP="00C0121B">
            <w:pPr>
              <w:spacing w:line="240" w:lineRule="exact"/>
              <w:ind w:left="191" w:hanging="191"/>
              <w:rPr>
                <w:rFonts w:ascii="CordiaUPC" w:eastAsia="Times New Roman" w:hAnsi="CordiaUPC" w:cs="CordiaUPC"/>
                <w:bCs/>
                <w:sz w:val="26"/>
                <w:szCs w:val="26"/>
              </w:rPr>
            </w:pPr>
            <w:r w:rsidRPr="00CA7404">
              <w:rPr>
                <w:rFonts w:ascii="CordiaUPC" w:eastAsia="Times New Roman" w:hAnsi="CordiaUPC" w:cs="CordiaUPC" w:hint="cs"/>
                <w:bCs/>
                <w:sz w:val="26"/>
                <w:szCs w:val="26"/>
              </w:rPr>
              <w:t xml:space="preserve">- </w:t>
            </w:r>
            <w:r w:rsidRPr="00CA7404">
              <w:rPr>
                <w:rFonts w:ascii="CordiaUPC" w:eastAsia="Times New Roman" w:hAnsi="CordiaUPC" w:cs="CordiaUPC" w:hint="cs"/>
                <w:bCs/>
                <w:sz w:val="26"/>
                <w:szCs w:val="26"/>
              </w:rPr>
              <w:tab/>
              <w:t>Others</w:t>
            </w:r>
          </w:p>
        </w:tc>
        <w:tc>
          <w:tcPr>
            <w:tcW w:w="1269" w:type="dxa"/>
            <w:tcBorders>
              <w:bottom w:val="single" w:sz="4" w:space="0" w:color="auto"/>
            </w:tcBorders>
          </w:tcPr>
          <w:p w14:paraId="61FF124D" w14:textId="5ABFD553" w:rsidR="00C0121B" w:rsidRPr="00CA7404" w:rsidRDefault="00C0121B" w:rsidP="00C0121B">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(1,160)</w:t>
            </w:r>
          </w:p>
        </w:tc>
        <w:tc>
          <w:tcPr>
            <w:tcW w:w="180" w:type="dxa"/>
          </w:tcPr>
          <w:p w14:paraId="116DF5E8"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427F8844" w14:textId="7FC72790" w:rsidR="00C0121B" w:rsidRPr="00CA7404" w:rsidRDefault="00C0121B" w:rsidP="00C0121B">
            <w:pPr>
              <w:tabs>
                <w:tab w:val="decimal" w:pos="929"/>
              </w:tabs>
              <w:spacing w:line="240" w:lineRule="exact"/>
              <w:ind w:right="-25"/>
              <w:rPr>
                <w:rFonts w:ascii="CordiaUPC" w:eastAsia="Times New Roman" w:hAnsi="CordiaUPC" w:cs="CordiaUPC"/>
                <w:bCs/>
                <w:sz w:val="26"/>
                <w:szCs w:val="26"/>
              </w:rPr>
            </w:pPr>
            <w:r w:rsidRPr="00930AE3">
              <w:rPr>
                <w:rFonts w:ascii="CordiaUPC" w:eastAsia="Times New Roman" w:hAnsi="CordiaUPC" w:cs="CordiaUPC"/>
                <w:bCs/>
                <w:sz w:val="26"/>
                <w:szCs w:val="26"/>
              </w:rPr>
              <w:t>(1,057)</w:t>
            </w:r>
          </w:p>
        </w:tc>
        <w:tc>
          <w:tcPr>
            <w:tcW w:w="180" w:type="dxa"/>
          </w:tcPr>
          <w:p w14:paraId="319B8161"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42" w:type="dxa"/>
            <w:tcBorders>
              <w:bottom w:val="single" w:sz="4" w:space="0" w:color="auto"/>
            </w:tcBorders>
          </w:tcPr>
          <w:p w14:paraId="35BF3690" w14:textId="1645BF5E" w:rsidR="00C0121B" w:rsidRPr="00CA7404" w:rsidRDefault="00C0121B" w:rsidP="00C0121B">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(564)</w:t>
            </w:r>
          </w:p>
        </w:tc>
        <w:tc>
          <w:tcPr>
            <w:tcW w:w="180" w:type="dxa"/>
          </w:tcPr>
          <w:p w14:paraId="039D015E" w14:textId="77777777" w:rsidR="00C0121B" w:rsidRPr="00CA7404" w:rsidRDefault="00C0121B" w:rsidP="00C0121B">
            <w:pPr>
              <w:spacing w:line="240" w:lineRule="exact"/>
              <w:jc w:val="center"/>
              <w:rPr>
                <w:rFonts w:ascii="CordiaUPC" w:eastAsia="Times New Roman" w:hAnsi="CordiaUPC" w:cs="CordiaUPC"/>
                <w:bCs/>
                <w:sz w:val="26"/>
                <w:szCs w:val="26"/>
              </w:rPr>
            </w:pPr>
          </w:p>
        </w:tc>
        <w:tc>
          <w:tcPr>
            <w:tcW w:w="1278" w:type="dxa"/>
            <w:tcBorders>
              <w:bottom w:val="single" w:sz="4" w:space="0" w:color="auto"/>
            </w:tcBorders>
          </w:tcPr>
          <w:p w14:paraId="394A1877" w14:textId="6BEE6B9A" w:rsidR="00C0121B" w:rsidRPr="00CA7404" w:rsidRDefault="00C0121B" w:rsidP="00C0121B">
            <w:pPr>
              <w:tabs>
                <w:tab w:val="decimal" w:pos="929"/>
              </w:tabs>
              <w:spacing w:line="240" w:lineRule="exact"/>
              <w:ind w:right="-25"/>
              <w:rPr>
                <w:rFonts w:ascii="CordiaUPC" w:eastAsia="Times New Roman" w:hAnsi="CordiaUPC" w:cs="CordiaUPC"/>
                <w:bCs/>
                <w:sz w:val="26"/>
                <w:szCs w:val="26"/>
              </w:rPr>
            </w:pPr>
            <w:r w:rsidRPr="00930AE3">
              <w:rPr>
                <w:rFonts w:ascii="CordiaUPC" w:eastAsia="Times New Roman" w:hAnsi="CordiaUPC" w:cs="CordiaUPC"/>
                <w:bCs/>
                <w:sz w:val="26"/>
                <w:szCs w:val="26"/>
              </w:rPr>
              <w:t>(236)</w:t>
            </w:r>
          </w:p>
        </w:tc>
      </w:tr>
      <w:tr w:rsidR="00C0121B" w:rsidRPr="00CA7404" w14:paraId="2372038B" w14:textId="77777777" w:rsidTr="00C0121B">
        <w:trPr>
          <w:cantSplit/>
        </w:trPr>
        <w:tc>
          <w:tcPr>
            <w:tcW w:w="3843" w:type="dxa"/>
            <w:vAlign w:val="bottom"/>
          </w:tcPr>
          <w:p w14:paraId="16F4D32B" w14:textId="77777777" w:rsidR="00C0121B" w:rsidRPr="00CA7404" w:rsidRDefault="00C0121B" w:rsidP="00C0121B">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4955C667" w14:textId="34A2E2AA" w:rsidR="00C0121B" w:rsidRPr="00CA7404" w:rsidRDefault="00C0121B" w:rsidP="00C0121B">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(2,659)</w:t>
            </w:r>
          </w:p>
        </w:tc>
        <w:tc>
          <w:tcPr>
            <w:tcW w:w="180" w:type="dxa"/>
          </w:tcPr>
          <w:p w14:paraId="7AA93694"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489FD1D0" w14:textId="5A2263A2" w:rsidR="00C0121B" w:rsidRPr="00CA7404" w:rsidRDefault="00C0121B" w:rsidP="00C0121B">
            <w:pPr>
              <w:tabs>
                <w:tab w:val="decimal" w:pos="929"/>
              </w:tabs>
              <w:spacing w:line="240" w:lineRule="exact"/>
              <w:ind w:right="-25"/>
              <w:rPr>
                <w:rFonts w:ascii="CordiaUPC" w:eastAsia="Times New Roman" w:hAnsi="CordiaUPC" w:cs="CordiaUPC"/>
                <w:b/>
                <w:sz w:val="26"/>
                <w:szCs w:val="26"/>
              </w:rPr>
            </w:pPr>
            <w:r w:rsidRPr="00930AE3">
              <w:rPr>
                <w:rFonts w:ascii="CordiaUPC" w:eastAsia="Times New Roman" w:hAnsi="CordiaUPC" w:cs="CordiaUPC"/>
                <w:b/>
                <w:sz w:val="26"/>
                <w:szCs w:val="26"/>
              </w:rPr>
              <w:t>(2,842)</w:t>
            </w:r>
          </w:p>
        </w:tc>
        <w:tc>
          <w:tcPr>
            <w:tcW w:w="180" w:type="dxa"/>
          </w:tcPr>
          <w:p w14:paraId="3640F0C1"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42" w:type="dxa"/>
            <w:tcBorders>
              <w:top w:val="single" w:sz="4" w:space="0" w:color="auto"/>
              <w:bottom w:val="single" w:sz="4" w:space="0" w:color="auto"/>
            </w:tcBorders>
          </w:tcPr>
          <w:p w14:paraId="7460EDEF" w14:textId="7455289F" w:rsidR="00C0121B" w:rsidRPr="00CA7404" w:rsidRDefault="00C0121B" w:rsidP="00C0121B">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(1,570)</w:t>
            </w:r>
          </w:p>
        </w:tc>
        <w:tc>
          <w:tcPr>
            <w:tcW w:w="180" w:type="dxa"/>
          </w:tcPr>
          <w:p w14:paraId="4594D126"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78" w:type="dxa"/>
            <w:tcBorders>
              <w:top w:val="single" w:sz="4" w:space="0" w:color="auto"/>
              <w:bottom w:val="single" w:sz="4" w:space="0" w:color="auto"/>
            </w:tcBorders>
          </w:tcPr>
          <w:p w14:paraId="79288B39" w14:textId="7B5A4F22" w:rsidR="00C0121B" w:rsidRPr="00CA7404" w:rsidRDefault="00C0121B" w:rsidP="00C0121B">
            <w:pPr>
              <w:tabs>
                <w:tab w:val="decimal" w:pos="929"/>
              </w:tabs>
              <w:spacing w:line="240" w:lineRule="exact"/>
              <w:ind w:right="-25"/>
              <w:rPr>
                <w:rFonts w:ascii="CordiaUPC" w:eastAsia="Times New Roman" w:hAnsi="CordiaUPC" w:cs="CordiaUPC"/>
                <w:b/>
                <w:sz w:val="26"/>
                <w:szCs w:val="26"/>
              </w:rPr>
            </w:pPr>
            <w:r w:rsidRPr="00930AE3">
              <w:rPr>
                <w:rFonts w:ascii="CordiaUPC" w:eastAsia="Times New Roman" w:hAnsi="CordiaUPC" w:cs="CordiaUPC"/>
                <w:b/>
                <w:sz w:val="26"/>
                <w:szCs w:val="26"/>
              </w:rPr>
              <w:t>(1,343)</w:t>
            </w:r>
          </w:p>
        </w:tc>
      </w:tr>
      <w:tr w:rsidR="00C0121B" w:rsidRPr="00CA7404" w14:paraId="277C4D21" w14:textId="77777777" w:rsidTr="006D7A0D">
        <w:trPr>
          <w:cantSplit/>
        </w:trPr>
        <w:tc>
          <w:tcPr>
            <w:tcW w:w="3843" w:type="dxa"/>
            <w:vAlign w:val="bottom"/>
          </w:tcPr>
          <w:p w14:paraId="0E1EDC82" w14:textId="3AD62385" w:rsidR="00C0121B" w:rsidRPr="00CA7404" w:rsidRDefault="00560610" w:rsidP="00C0121B">
            <w:pPr>
              <w:spacing w:line="240" w:lineRule="exact"/>
              <w:ind w:left="191" w:hanging="191"/>
              <w:rPr>
                <w:rFonts w:ascii="CordiaUPC" w:eastAsia="Times New Roman" w:hAnsi="CordiaUPC" w:cs="CordiaUPC"/>
                <w:b/>
                <w:sz w:val="26"/>
                <w:szCs w:val="26"/>
              </w:rPr>
            </w:pPr>
            <w:r>
              <w:rPr>
                <w:rFonts w:ascii="CordiaUPC" w:eastAsia="Times New Roman" w:hAnsi="CordiaUPC" w:cs="CordiaUPC"/>
                <w:b/>
                <w:sz w:val="26"/>
                <w:szCs w:val="26"/>
              </w:rPr>
              <w:t>Net</w:t>
            </w:r>
          </w:p>
        </w:tc>
        <w:tc>
          <w:tcPr>
            <w:tcW w:w="1269" w:type="dxa"/>
            <w:tcBorders>
              <w:bottom w:val="double" w:sz="4" w:space="0" w:color="auto"/>
            </w:tcBorders>
            <w:vAlign w:val="bottom"/>
          </w:tcPr>
          <w:p w14:paraId="50FE300E" w14:textId="529AC7E2" w:rsidR="00C0121B" w:rsidRPr="00CA7404" w:rsidRDefault="00C0121B" w:rsidP="00C0121B">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5,231</w:t>
            </w:r>
          </w:p>
        </w:tc>
        <w:tc>
          <w:tcPr>
            <w:tcW w:w="180" w:type="dxa"/>
          </w:tcPr>
          <w:p w14:paraId="42867834"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60" w:type="dxa"/>
            <w:tcBorders>
              <w:bottom w:val="double" w:sz="4" w:space="0" w:color="auto"/>
            </w:tcBorders>
            <w:vAlign w:val="bottom"/>
          </w:tcPr>
          <w:p w14:paraId="3BBE4B0B" w14:textId="16F315AD" w:rsidR="00C0121B" w:rsidRPr="00CA7404" w:rsidRDefault="00C0121B" w:rsidP="00C0121B">
            <w:pPr>
              <w:tabs>
                <w:tab w:val="decimal" w:pos="929"/>
              </w:tabs>
              <w:spacing w:line="240" w:lineRule="exact"/>
              <w:ind w:right="-25"/>
              <w:rPr>
                <w:rFonts w:ascii="CordiaUPC" w:eastAsia="Times New Roman" w:hAnsi="CordiaUPC" w:cs="CordiaUPC"/>
                <w:b/>
                <w:sz w:val="26"/>
                <w:szCs w:val="26"/>
              </w:rPr>
            </w:pPr>
            <w:r w:rsidRPr="00930AE3">
              <w:rPr>
                <w:rFonts w:ascii="CordiaUPC" w:eastAsia="Times New Roman" w:hAnsi="CordiaUPC" w:cs="CordiaUPC"/>
                <w:b/>
                <w:sz w:val="26"/>
                <w:szCs w:val="26"/>
              </w:rPr>
              <w:t>4,973</w:t>
            </w:r>
          </w:p>
        </w:tc>
        <w:tc>
          <w:tcPr>
            <w:tcW w:w="180" w:type="dxa"/>
          </w:tcPr>
          <w:p w14:paraId="0E51AAE8"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42" w:type="dxa"/>
            <w:tcBorders>
              <w:bottom w:val="double" w:sz="4" w:space="0" w:color="auto"/>
            </w:tcBorders>
            <w:vAlign w:val="bottom"/>
          </w:tcPr>
          <w:p w14:paraId="6E164BD0" w14:textId="069348E5" w:rsidR="00C0121B" w:rsidRPr="00CA7404" w:rsidRDefault="00C0121B" w:rsidP="00C0121B">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4,469</w:t>
            </w:r>
          </w:p>
        </w:tc>
        <w:tc>
          <w:tcPr>
            <w:tcW w:w="180" w:type="dxa"/>
          </w:tcPr>
          <w:p w14:paraId="686759FB" w14:textId="77777777" w:rsidR="00C0121B" w:rsidRPr="00CA7404" w:rsidRDefault="00C0121B" w:rsidP="00C0121B">
            <w:pPr>
              <w:spacing w:line="240" w:lineRule="exact"/>
              <w:jc w:val="center"/>
              <w:rPr>
                <w:rFonts w:ascii="CordiaUPC" w:eastAsia="Times New Roman" w:hAnsi="CordiaUPC" w:cs="CordiaUPC"/>
                <w:b/>
                <w:sz w:val="26"/>
                <w:szCs w:val="26"/>
              </w:rPr>
            </w:pPr>
          </w:p>
        </w:tc>
        <w:tc>
          <w:tcPr>
            <w:tcW w:w="1278" w:type="dxa"/>
            <w:tcBorders>
              <w:bottom w:val="double" w:sz="4" w:space="0" w:color="auto"/>
            </w:tcBorders>
            <w:vAlign w:val="bottom"/>
          </w:tcPr>
          <w:p w14:paraId="5FF3CFEB" w14:textId="5B6031C3" w:rsidR="00C0121B" w:rsidRPr="00CA7404" w:rsidRDefault="00C0121B" w:rsidP="00C0121B">
            <w:pPr>
              <w:tabs>
                <w:tab w:val="decimal" w:pos="929"/>
              </w:tabs>
              <w:spacing w:line="240" w:lineRule="exact"/>
              <w:ind w:right="-25"/>
              <w:rPr>
                <w:rFonts w:ascii="CordiaUPC" w:eastAsia="Times New Roman" w:hAnsi="CordiaUPC" w:cs="CordiaUPC"/>
                <w:b/>
                <w:sz w:val="26"/>
                <w:szCs w:val="26"/>
              </w:rPr>
            </w:pPr>
            <w:r w:rsidRPr="00930AE3">
              <w:rPr>
                <w:rFonts w:ascii="CordiaUPC" w:eastAsia="Times New Roman" w:hAnsi="CordiaUPC" w:cs="CordiaUPC"/>
                <w:b/>
                <w:sz w:val="26"/>
                <w:szCs w:val="26"/>
              </w:rPr>
              <w:t>3,013</w:t>
            </w:r>
          </w:p>
        </w:tc>
      </w:tr>
    </w:tbl>
    <w:p w14:paraId="446364A9" w14:textId="34197DF0" w:rsidR="005A0C4A" w:rsidRDefault="005A0C4A" w:rsidP="00E44283">
      <w:pPr>
        <w:pStyle w:val="Heading1"/>
        <w:numPr>
          <w:ilvl w:val="0"/>
          <w:numId w:val="0"/>
        </w:numPr>
        <w:spacing w:before="0" w:after="0" w:line="240" w:lineRule="exact"/>
        <w:ind w:left="540" w:hanging="540"/>
        <w:rPr>
          <w:rFonts w:ascii="CordiaUPC" w:hAnsi="CordiaUPC" w:cs="CordiaUPC"/>
          <w:i w:val="0"/>
          <w:iCs/>
          <w:sz w:val="28"/>
          <w:szCs w:val="28"/>
        </w:rPr>
      </w:pPr>
    </w:p>
    <w:p w14:paraId="51013229" w14:textId="77777777" w:rsidR="005A0C4A" w:rsidRPr="005A0C4A" w:rsidRDefault="005A0C4A" w:rsidP="005A0C4A">
      <w:pPr>
        <w:pStyle w:val="BodyText"/>
        <w:rPr>
          <w:lang w:val="en-GB"/>
        </w:rPr>
      </w:pPr>
    </w:p>
    <w:p w14:paraId="42534F72" w14:textId="77777777" w:rsidR="000463B5" w:rsidRDefault="000463B5" w:rsidP="00E44283">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br w:type="page"/>
      </w:r>
    </w:p>
    <w:p w14:paraId="14D87117" w14:textId="7ED8812B" w:rsidR="00E662B5" w:rsidRDefault="00E662B5" w:rsidP="00E44283">
      <w:pPr>
        <w:pStyle w:val="Heading1"/>
        <w:numPr>
          <w:ilvl w:val="0"/>
          <w:numId w:val="0"/>
        </w:numPr>
        <w:spacing w:before="0" w:after="0" w:line="240" w:lineRule="exact"/>
        <w:ind w:left="540" w:hanging="540"/>
        <w:rPr>
          <w:rFonts w:ascii="CordiaUPC" w:hAnsi="CordiaUPC" w:cs="CordiaUPC"/>
          <w:i w:val="0"/>
          <w:iCs/>
          <w:sz w:val="28"/>
          <w:szCs w:val="28"/>
        </w:rPr>
      </w:pPr>
      <w:r w:rsidRPr="00991E15">
        <w:rPr>
          <w:rFonts w:ascii="CordiaUPC" w:hAnsi="CordiaUPC" w:cs="CordiaUPC" w:hint="cs"/>
          <w:i w:val="0"/>
          <w:iCs/>
          <w:sz w:val="28"/>
          <w:szCs w:val="28"/>
        </w:rPr>
        <w:t>4</w:t>
      </w:r>
      <w:r w:rsidR="00025DD7">
        <w:rPr>
          <w:rFonts w:ascii="CordiaUPC" w:hAnsi="CordiaUPC" w:cs="CordiaUPC"/>
          <w:i w:val="0"/>
          <w:iCs/>
          <w:sz w:val="28"/>
          <w:szCs w:val="28"/>
        </w:rPr>
        <w:t>1</w:t>
      </w:r>
      <w:r w:rsidRPr="00991E15">
        <w:rPr>
          <w:rFonts w:ascii="CordiaUPC" w:hAnsi="CordiaUPC" w:cs="CordiaUPC" w:hint="cs"/>
          <w:i w:val="0"/>
          <w:iCs/>
          <w:sz w:val="28"/>
          <w:szCs w:val="28"/>
        </w:rPr>
        <w:tab/>
        <w:t>Net gain (loss) on financial instruments measured at fair value through profit or loss</w:t>
      </w:r>
    </w:p>
    <w:p w14:paraId="52E057D0" w14:textId="77777777" w:rsidR="000463B5" w:rsidRPr="000463B5" w:rsidRDefault="000463B5" w:rsidP="000872A7">
      <w:pPr>
        <w:pStyle w:val="BodyText"/>
        <w:spacing w:after="120"/>
        <w:rPr>
          <w:lang w:val="en-GB"/>
        </w:rPr>
      </w:pPr>
    </w:p>
    <w:tbl>
      <w:tblPr>
        <w:tblW w:w="9441"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51"/>
      </w:tblGrid>
      <w:tr w:rsidR="000463B5" w:rsidRPr="00CA7404" w14:paraId="11562DE9" w14:textId="77777777" w:rsidTr="006D7A0D">
        <w:trPr>
          <w:cantSplit/>
          <w:tblHeader/>
        </w:trPr>
        <w:tc>
          <w:tcPr>
            <w:tcW w:w="3870" w:type="dxa"/>
          </w:tcPr>
          <w:p w14:paraId="5E721D13" w14:textId="77777777" w:rsidR="000463B5" w:rsidRPr="00CA7404" w:rsidRDefault="000463B5" w:rsidP="006D7A0D">
            <w:pPr>
              <w:spacing w:line="240" w:lineRule="exact"/>
              <w:jc w:val="center"/>
              <w:rPr>
                <w:rFonts w:ascii="CordiaUPC" w:eastAsia="Times New Roman" w:hAnsi="CordiaUPC" w:cs="CordiaUPC"/>
                <w:b/>
                <w:sz w:val="26"/>
                <w:szCs w:val="26"/>
              </w:rPr>
            </w:pPr>
          </w:p>
        </w:tc>
        <w:tc>
          <w:tcPr>
            <w:tcW w:w="2700" w:type="dxa"/>
            <w:gridSpan w:val="3"/>
            <w:vAlign w:val="bottom"/>
          </w:tcPr>
          <w:p w14:paraId="5AD25C1C" w14:textId="77777777" w:rsidR="000463B5" w:rsidRPr="00CA7404" w:rsidRDefault="000463B5" w:rsidP="006D7A0D">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532481D3" w14:textId="77777777" w:rsidR="000463B5" w:rsidRPr="00CA7404" w:rsidRDefault="000463B5" w:rsidP="006D7A0D">
            <w:pPr>
              <w:spacing w:line="240" w:lineRule="exact"/>
              <w:jc w:val="center"/>
              <w:rPr>
                <w:rFonts w:ascii="CordiaUPC" w:eastAsia="Times New Roman" w:hAnsi="CordiaUPC" w:cs="CordiaUPC"/>
                <w:b/>
                <w:sz w:val="26"/>
                <w:szCs w:val="26"/>
              </w:rPr>
            </w:pPr>
          </w:p>
        </w:tc>
        <w:tc>
          <w:tcPr>
            <w:tcW w:w="2691" w:type="dxa"/>
            <w:gridSpan w:val="3"/>
            <w:vAlign w:val="bottom"/>
          </w:tcPr>
          <w:p w14:paraId="3A956BD2" w14:textId="77777777" w:rsidR="000463B5" w:rsidRPr="00CA7404" w:rsidRDefault="000463B5" w:rsidP="006D7A0D">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0463B5" w:rsidRPr="00CA7404" w14:paraId="1A9F9159" w14:textId="77777777" w:rsidTr="006D7A0D">
        <w:trPr>
          <w:cantSplit/>
          <w:tblHeader/>
        </w:trPr>
        <w:tc>
          <w:tcPr>
            <w:tcW w:w="3870" w:type="dxa"/>
          </w:tcPr>
          <w:p w14:paraId="322BF639" w14:textId="77777777" w:rsidR="000463B5" w:rsidRPr="00CA7404" w:rsidRDefault="000463B5" w:rsidP="006D7A0D">
            <w:pPr>
              <w:spacing w:line="240" w:lineRule="exact"/>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For the three-month period ended 30 June</w:t>
            </w:r>
          </w:p>
        </w:tc>
        <w:tc>
          <w:tcPr>
            <w:tcW w:w="1260" w:type="dxa"/>
            <w:shd w:val="clear" w:color="auto" w:fill="auto"/>
          </w:tcPr>
          <w:p w14:paraId="5B91B37C"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7F9F8086"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60" w:type="dxa"/>
            <w:shd w:val="clear" w:color="auto" w:fill="auto"/>
          </w:tcPr>
          <w:p w14:paraId="251284C6"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527C6F94"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60" w:type="dxa"/>
            <w:shd w:val="clear" w:color="auto" w:fill="auto"/>
          </w:tcPr>
          <w:p w14:paraId="0AD15DD5"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1D09586C"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51" w:type="dxa"/>
            <w:shd w:val="clear" w:color="auto" w:fill="auto"/>
          </w:tcPr>
          <w:p w14:paraId="0A91E8E0"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0463B5" w:rsidRPr="00CA7404" w14:paraId="16E6181A" w14:textId="77777777" w:rsidTr="006D7A0D">
        <w:trPr>
          <w:cantSplit/>
        </w:trPr>
        <w:tc>
          <w:tcPr>
            <w:tcW w:w="3870" w:type="dxa"/>
          </w:tcPr>
          <w:p w14:paraId="7697D11B"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5571" w:type="dxa"/>
            <w:gridSpan w:val="7"/>
            <w:vAlign w:val="bottom"/>
          </w:tcPr>
          <w:p w14:paraId="393DE77A" w14:textId="77777777" w:rsidR="000463B5" w:rsidRPr="00CA7404" w:rsidRDefault="000463B5" w:rsidP="006D7A0D">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0463B5" w:rsidRPr="00CA7404" w14:paraId="7820B71A" w14:textId="77777777" w:rsidTr="006D7A0D">
        <w:trPr>
          <w:cantSplit/>
        </w:trPr>
        <w:tc>
          <w:tcPr>
            <w:tcW w:w="3870" w:type="dxa"/>
          </w:tcPr>
          <w:p w14:paraId="14375CB0" w14:textId="443ECF3F" w:rsidR="000463B5" w:rsidRPr="00CA7404" w:rsidRDefault="000463B5" w:rsidP="000463B5">
            <w:pPr>
              <w:spacing w:line="240" w:lineRule="exact"/>
              <w:ind w:left="191" w:hanging="191"/>
              <w:rPr>
                <w:rFonts w:ascii="CordiaUPC" w:eastAsia="Times New Roman" w:hAnsi="CordiaUPC" w:cs="CordiaUPC"/>
                <w:b/>
                <w:sz w:val="26"/>
                <w:szCs w:val="26"/>
              </w:rPr>
            </w:pPr>
            <w:r w:rsidRPr="00CA7404">
              <w:rPr>
                <w:rFonts w:ascii="CordiaUPC" w:hAnsi="CordiaUPC" w:cs="CordiaUPC" w:hint="cs"/>
                <w:b/>
                <w:bCs/>
                <w:sz w:val="26"/>
                <w:szCs w:val="26"/>
              </w:rPr>
              <w:t xml:space="preserve">Gains (losses) on trading and foreign </w:t>
            </w:r>
            <w:r>
              <w:rPr>
                <w:rFonts w:ascii="CordiaUPC" w:hAnsi="CordiaUPC" w:cs="CordiaUPC"/>
                <w:b/>
                <w:bCs/>
                <w:sz w:val="26"/>
                <w:szCs w:val="26"/>
              </w:rPr>
              <w:br/>
            </w:r>
            <w:r w:rsidRPr="00CA7404">
              <w:rPr>
                <w:rFonts w:ascii="CordiaUPC" w:hAnsi="CordiaUPC" w:cs="CordiaUPC" w:hint="cs"/>
                <w:b/>
                <w:bCs/>
                <w:sz w:val="26"/>
                <w:szCs w:val="26"/>
              </w:rPr>
              <w:t>exchange transactions</w:t>
            </w:r>
          </w:p>
        </w:tc>
        <w:tc>
          <w:tcPr>
            <w:tcW w:w="1260" w:type="dxa"/>
          </w:tcPr>
          <w:p w14:paraId="2AEB8B1B"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80" w:type="dxa"/>
          </w:tcPr>
          <w:p w14:paraId="29444302"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260" w:type="dxa"/>
          </w:tcPr>
          <w:p w14:paraId="3ACB600B"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80" w:type="dxa"/>
          </w:tcPr>
          <w:p w14:paraId="2730684E"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260" w:type="dxa"/>
          </w:tcPr>
          <w:p w14:paraId="071E37CE"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80" w:type="dxa"/>
          </w:tcPr>
          <w:p w14:paraId="2D4F878B" w14:textId="77777777" w:rsidR="000463B5" w:rsidRPr="00CA7404" w:rsidRDefault="000463B5" w:rsidP="000463B5">
            <w:pPr>
              <w:spacing w:line="240" w:lineRule="exact"/>
              <w:jc w:val="center"/>
              <w:rPr>
                <w:rFonts w:ascii="CordiaUPC" w:eastAsia="Times New Roman" w:hAnsi="CordiaUPC" w:cs="CordiaUPC"/>
                <w:bCs/>
                <w:sz w:val="26"/>
                <w:szCs w:val="26"/>
              </w:rPr>
            </w:pPr>
          </w:p>
        </w:tc>
        <w:tc>
          <w:tcPr>
            <w:tcW w:w="1251" w:type="dxa"/>
          </w:tcPr>
          <w:p w14:paraId="5F0FB1B1" w14:textId="77777777" w:rsidR="000463B5" w:rsidRPr="00CA7404" w:rsidRDefault="000463B5" w:rsidP="000463B5">
            <w:pPr>
              <w:spacing w:line="240" w:lineRule="exact"/>
              <w:jc w:val="center"/>
              <w:rPr>
                <w:rFonts w:ascii="CordiaUPC" w:eastAsia="Times New Roman" w:hAnsi="CordiaUPC" w:cs="CordiaUPC"/>
                <w:bCs/>
                <w:sz w:val="26"/>
                <w:szCs w:val="26"/>
              </w:rPr>
            </w:pPr>
          </w:p>
        </w:tc>
      </w:tr>
      <w:tr w:rsidR="000463B5" w:rsidRPr="00CA7404" w14:paraId="0979AD4C" w14:textId="77777777" w:rsidTr="006D7A0D">
        <w:trPr>
          <w:cantSplit/>
        </w:trPr>
        <w:tc>
          <w:tcPr>
            <w:tcW w:w="3870" w:type="dxa"/>
            <w:vAlign w:val="bottom"/>
          </w:tcPr>
          <w:p w14:paraId="1A1D5E8D" w14:textId="1BE89E08"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Foreign currencies and foreign exchange derivatives</w:t>
            </w:r>
          </w:p>
        </w:tc>
        <w:tc>
          <w:tcPr>
            <w:tcW w:w="1260" w:type="dxa"/>
            <w:vAlign w:val="bottom"/>
          </w:tcPr>
          <w:p w14:paraId="73C115AB" w14:textId="270CEB94" w:rsidR="000463B5" w:rsidRPr="000463B5" w:rsidRDefault="000B7E10" w:rsidP="000463B5">
            <w:pPr>
              <w:tabs>
                <w:tab w:val="decimal" w:pos="938"/>
              </w:tabs>
              <w:spacing w:line="240" w:lineRule="exact"/>
              <w:ind w:right="74"/>
              <w:rPr>
                <w:rFonts w:ascii="CordiaUPC" w:eastAsia="Times New Roman" w:hAnsi="CordiaUPC" w:cs="CordiaUPC"/>
                <w:bCs/>
                <w:sz w:val="26"/>
                <w:szCs w:val="26"/>
                <w:lang w:bidi="th-TH"/>
              </w:rPr>
            </w:pPr>
            <w:r>
              <w:rPr>
                <w:rFonts w:ascii="CordiaUPC" w:hAnsi="CordiaUPC" w:cs="CordiaUPC" w:hint="cs"/>
                <w:color w:val="000000"/>
                <w:sz w:val="26"/>
                <w:szCs w:val="26"/>
                <w:cs/>
                <w:lang w:bidi="th-TH"/>
              </w:rPr>
              <w:t>334</w:t>
            </w:r>
          </w:p>
        </w:tc>
        <w:tc>
          <w:tcPr>
            <w:tcW w:w="180" w:type="dxa"/>
            <w:vAlign w:val="bottom"/>
          </w:tcPr>
          <w:p w14:paraId="51694824"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vAlign w:val="bottom"/>
          </w:tcPr>
          <w:p w14:paraId="4F017334" w14:textId="62B1EEC9"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cs/>
              </w:rPr>
              <w:t>248</w:t>
            </w:r>
          </w:p>
        </w:tc>
        <w:tc>
          <w:tcPr>
            <w:tcW w:w="180" w:type="dxa"/>
            <w:vAlign w:val="bottom"/>
          </w:tcPr>
          <w:p w14:paraId="05AD81D6"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vAlign w:val="bottom"/>
          </w:tcPr>
          <w:p w14:paraId="6C5AB074" w14:textId="5F227C1F"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283</w:t>
            </w:r>
          </w:p>
        </w:tc>
        <w:tc>
          <w:tcPr>
            <w:tcW w:w="180" w:type="dxa"/>
            <w:vAlign w:val="bottom"/>
          </w:tcPr>
          <w:p w14:paraId="6E303771"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vAlign w:val="bottom"/>
          </w:tcPr>
          <w:p w14:paraId="4ACBDA11" w14:textId="490088B4"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cs/>
              </w:rPr>
              <w:t>240</w:t>
            </w:r>
          </w:p>
        </w:tc>
      </w:tr>
      <w:tr w:rsidR="000463B5" w:rsidRPr="00CA7404" w14:paraId="5E8ED14D" w14:textId="77777777" w:rsidTr="006D7A0D">
        <w:trPr>
          <w:cantSplit/>
        </w:trPr>
        <w:tc>
          <w:tcPr>
            <w:tcW w:w="3870" w:type="dxa"/>
            <w:vAlign w:val="bottom"/>
          </w:tcPr>
          <w:p w14:paraId="668C4057" w14:textId="46036495"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Interest rates derivatives</w:t>
            </w:r>
          </w:p>
        </w:tc>
        <w:tc>
          <w:tcPr>
            <w:tcW w:w="1260" w:type="dxa"/>
          </w:tcPr>
          <w:p w14:paraId="2D8D337B" w14:textId="34893A42" w:rsidR="000463B5" w:rsidRPr="000463B5" w:rsidRDefault="000463B5" w:rsidP="000463B5">
            <w:pPr>
              <w:tabs>
                <w:tab w:val="decimal" w:pos="938"/>
              </w:tabs>
              <w:spacing w:line="240" w:lineRule="exact"/>
              <w:ind w:right="74"/>
              <w:rPr>
                <w:rFonts w:ascii="CordiaUPC" w:hAnsi="CordiaUPC" w:cs="CordiaUPC"/>
                <w:color w:val="000000"/>
                <w:sz w:val="26"/>
                <w:szCs w:val="26"/>
              </w:rPr>
            </w:pPr>
            <w:r w:rsidRPr="000463B5">
              <w:rPr>
                <w:rFonts w:ascii="CordiaUPC" w:hAnsi="CordiaUPC" w:cs="CordiaUPC"/>
                <w:color w:val="000000"/>
                <w:sz w:val="26"/>
                <w:szCs w:val="26"/>
              </w:rPr>
              <w:t>(36)</w:t>
            </w:r>
          </w:p>
        </w:tc>
        <w:tc>
          <w:tcPr>
            <w:tcW w:w="180" w:type="dxa"/>
          </w:tcPr>
          <w:p w14:paraId="1CFCC26A"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27BB0FFC" w14:textId="0F8CB9CA"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rPr>
              <w:t>14</w:t>
            </w:r>
          </w:p>
        </w:tc>
        <w:tc>
          <w:tcPr>
            <w:tcW w:w="180" w:type="dxa"/>
          </w:tcPr>
          <w:p w14:paraId="4E610838"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7B8525BB" w14:textId="24C03C9F" w:rsidR="000463B5" w:rsidRPr="000463B5" w:rsidRDefault="000463B5" w:rsidP="000463B5">
            <w:pPr>
              <w:tabs>
                <w:tab w:val="decimal" w:pos="938"/>
              </w:tabs>
              <w:spacing w:line="240" w:lineRule="exact"/>
              <w:ind w:right="74"/>
              <w:rPr>
                <w:rFonts w:ascii="CordiaUPC" w:hAnsi="CordiaUPC" w:cs="CordiaUPC"/>
                <w:color w:val="000000"/>
                <w:sz w:val="26"/>
                <w:szCs w:val="26"/>
              </w:rPr>
            </w:pPr>
            <w:r w:rsidRPr="000463B5">
              <w:rPr>
                <w:rFonts w:ascii="CordiaUPC" w:hAnsi="CordiaUPC" w:cs="CordiaUPC"/>
                <w:color w:val="000000"/>
                <w:sz w:val="26"/>
                <w:szCs w:val="26"/>
              </w:rPr>
              <w:t>(37)</w:t>
            </w:r>
          </w:p>
        </w:tc>
        <w:tc>
          <w:tcPr>
            <w:tcW w:w="180" w:type="dxa"/>
          </w:tcPr>
          <w:p w14:paraId="3E056B86"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Pr>
          <w:p w14:paraId="70FABF6E" w14:textId="7DE2691D"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cs/>
              </w:rPr>
              <w:t>12</w:t>
            </w:r>
          </w:p>
        </w:tc>
      </w:tr>
      <w:tr w:rsidR="000463B5" w:rsidRPr="00CA7404" w14:paraId="60E72C81" w14:textId="77777777" w:rsidTr="006D7A0D">
        <w:trPr>
          <w:cantSplit/>
        </w:trPr>
        <w:tc>
          <w:tcPr>
            <w:tcW w:w="3870" w:type="dxa"/>
            <w:vAlign w:val="bottom"/>
          </w:tcPr>
          <w:p w14:paraId="3699FE6D" w14:textId="0B369381"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Debt securities</w:t>
            </w:r>
          </w:p>
        </w:tc>
        <w:tc>
          <w:tcPr>
            <w:tcW w:w="1260" w:type="dxa"/>
          </w:tcPr>
          <w:p w14:paraId="4CC25A3D" w14:textId="71E77711" w:rsidR="000463B5" w:rsidRPr="000463B5" w:rsidRDefault="000463B5" w:rsidP="000463B5">
            <w:pPr>
              <w:tabs>
                <w:tab w:val="decimal" w:pos="938"/>
              </w:tabs>
              <w:spacing w:line="240" w:lineRule="exact"/>
              <w:ind w:right="74"/>
              <w:rPr>
                <w:rFonts w:ascii="CordiaUPC" w:hAnsi="CordiaUPC" w:cs="CordiaUPC"/>
                <w:color w:val="000000"/>
                <w:sz w:val="26"/>
                <w:szCs w:val="26"/>
              </w:rPr>
            </w:pPr>
            <w:r w:rsidRPr="000463B5">
              <w:rPr>
                <w:rFonts w:ascii="CordiaUPC" w:hAnsi="CordiaUPC" w:cs="CordiaUPC"/>
                <w:color w:val="000000"/>
                <w:sz w:val="26"/>
                <w:szCs w:val="26"/>
              </w:rPr>
              <w:t>16</w:t>
            </w:r>
          </w:p>
        </w:tc>
        <w:tc>
          <w:tcPr>
            <w:tcW w:w="180" w:type="dxa"/>
          </w:tcPr>
          <w:p w14:paraId="570CAA4E"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1BEE4B81" w14:textId="57CFB8FE"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rPr>
              <w:t>163</w:t>
            </w:r>
          </w:p>
        </w:tc>
        <w:tc>
          <w:tcPr>
            <w:tcW w:w="180" w:type="dxa"/>
          </w:tcPr>
          <w:p w14:paraId="1FD34D30"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0844DC32" w14:textId="56F8BED1" w:rsidR="000463B5" w:rsidRPr="000463B5" w:rsidRDefault="000463B5" w:rsidP="000463B5">
            <w:pPr>
              <w:tabs>
                <w:tab w:val="decimal" w:pos="938"/>
              </w:tabs>
              <w:spacing w:line="240" w:lineRule="exact"/>
              <w:ind w:right="74"/>
              <w:rPr>
                <w:rFonts w:ascii="CordiaUPC" w:hAnsi="CordiaUPC" w:cs="CordiaUPC"/>
                <w:color w:val="000000"/>
                <w:sz w:val="26"/>
                <w:szCs w:val="26"/>
              </w:rPr>
            </w:pPr>
            <w:r w:rsidRPr="000463B5">
              <w:rPr>
                <w:rFonts w:ascii="CordiaUPC" w:hAnsi="CordiaUPC" w:cs="CordiaUPC"/>
                <w:color w:val="000000"/>
                <w:sz w:val="26"/>
                <w:szCs w:val="26"/>
              </w:rPr>
              <w:t>10</w:t>
            </w:r>
          </w:p>
        </w:tc>
        <w:tc>
          <w:tcPr>
            <w:tcW w:w="180" w:type="dxa"/>
          </w:tcPr>
          <w:p w14:paraId="54C00EA7"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Pr>
          <w:p w14:paraId="66FF081D" w14:textId="1FBD29E6"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cs/>
              </w:rPr>
              <w:t>31</w:t>
            </w:r>
          </w:p>
        </w:tc>
      </w:tr>
      <w:tr w:rsidR="000463B5" w:rsidRPr="00CA7404" w14:paraId="37C2C5A5" w14:textId="77777777" w:rsidTr="006D7A0D">
        <w:trPr>
          <w:cantSplit/>
        </w:trPr>
        <w:tc>
          <w:tcPr>
            <w:tcW w:w="3870" w:type="dxa"/>
          </w:tcPr>
          <w:p w14:paraId="1BF9FE66" w14:textId="47C57A81"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lang w:val="en-US" w:bidi="th-TH"/>
              </w:rPr>
              <w:t xml:space="preserve">- </w:t>
            </w:r>
            <w:r w:rsidRPr="00CA7404">
              <w:rPr>
                <w:rFonts w:ascii="CordiaUPC" w:hAnsi="CordiaUPC" w:cs="CordiaUPC" w:hint="cs"/>
                <w:sz w:val="26"/>
                <w:szCs w:val="26"/>
                <w:lang w:val="en-US" w:bidi="th-TH"/>
              </w:rPr>
              <w:t>Equity securities</w:t>
            </w:r>
          </w:p>
        </w:tc>
        <w:tc>
          <w:tcPr>
            <w:tcW w:w="1260" w:type="dxa"/>
          </w:tcPr>
          <w:p w14:paraId="60A154F6" w14:textId="36FD2B74"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4</w:t>
            </w:r>
          </w:p>
        </w:tc>
        <w:tc>
          <w:tcPr>
            <w:tcW w:w="180" w:type="dxa"/>
          </w:tcPr>
          <w:p w14:paraId="28454D44"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05B1F2C3" w14:textId="2978E53F"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rPr>
              <w:t>(1)</w:t>
            </w:r>
          </w:p>
        </w:tc>
        <w:tc>
          <w:tcPr>
            <w:tcW w:w="180" w:type="dxa"/>
          </w:tcPr>
          <w:p w14:paraId="16BADA24"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194F4C81" w14:textId="1DFF6F24"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4</w:t>
            </w:r>
          </w:p>
        </w:tc>
        <w:tc>
          <w:tcPr>
            <w:tcW w:w="180" w:type="dxa"/>
          </w:tcPr>
          <w:p w14:paraId="1236B7E6"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Pr>
          <w:p w14:paraId="5839AD86" w14:textId="6B5775F7"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rPr>
              <w:t>(1)</w:t>
            </w:r>
          </w:p>
        </w:tc>
      </w:tr>
      <w:tr w:rsidR="000463B5" w:rsidRPr="00CA7404" w14:paraId="6EF54F57" w14:textId="77777777" w:rsidTr="006D7A0D">
        <w:trPr>
          <w:cantSplit/>
        </w:trPr>
        <w:tc>
          <w:tcPr>
            <w:tcW w:w="3870" w:type="dxa"/>
          </w:tcPr>
          <w:p w14:paraId="46252E39" w14:textId="7DF97B01"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Others</w:t>
            </w:r>
          </w:p>
        </w:tc>
        <w:tc>
          <w:tcPr>
            <w:tcW w:w="1260" w:type="dxa"/>
            <w:tcBorders>
              <w:bottom w:val="single" w:sz="4" w:space="0" w:color="auto"/>
            </w:tcBorders>
          </w:tcPr>
          <w:p w14:paraId="1B6B0E09" w14:textId="15558649"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1</w:t>
            </w:r>
          </w:p>
        </w:tc>
        <w:tc>
          <w:tcPr>
            <w:tcW w:w="180" w:type="dxa"/>
          </w:tcPr>
          <w:p w14:paraId="75063420"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0A0AAD0F" w14:textId="0D0D543F"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rPr>
              <w:t>27</w:t>
            </w:r>
          </w:p>
        </w:tc>
        <w:tc>
          <w:tcPr>
            <w:tcW w:w="180" w:type="dxa"/>
          </w:tcPr>
          <w:p w14:paraId="569DCE9F"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7F0C901C" w14:textId="5365B16E"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w:t>
            </w:r>
          </w:p>
        </w:tc>
        <w:tc>
          <w:tcPr>
            <w:tcW w:w="180" w:type="dxa"/>
          </w:tcPr>
          <w:p w14:paraId="20018706"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Borders>
              <w:bottom w:val="single" w:sz="4" w:space="0" w:color="auto"/>
            </w:tcBorders>
          </w:tcPr>
          <w:p w14:paraId="75A5A69A" w14:textId="7F5499CE"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8"/>
                <w:szCs w:val="28"/>
              </w:rPr>
              <w:t>-</w:t>
            </w:r>
          </w:p>
        </w:tc>
      </w:tr>
      <w:tr w:rsidR="000463B5" w:rsidRPr="00CA7404" w14:paraId="2F3314A2" w14:textId="77777777" w:rsidTr="006D7A0D">
        <w:trPr>
          <w:cantSplit/>
        </w:trPr>
        <w:tc>
          <w:tcPr>
            <w:tcW w:w="3870" w:type="dxa"/>
            <w:vAlign w:val="bottom"/>
          </w:tcPr>
          <w:p w14:paraId="14EFBB07" w14:textId="77777777" w:rsidR="000463B5" w:rsidRPr="00CA7404" w:rsidRDefault="000463B5" w:rsidP="000463B5">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0" w:type="dxa"/>
            <w:tcBorders>
              <w:top w:val="single" w:sz="4" w:space="0" w:color="auto"/>
              <w:bottom w:val="single" w:sz="4" w:space="0" w:color="auto"/>
            </w:tcBorders>
          </w:tcPr>
          <w:p w14:paraId="4BE6A98C" w14:textId="6B9D73A9"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319</w:t>
            </w:r>
          </w:p>
        </w:tc>
        <w:tc>
          <w:tcPr>
            <w:tcW w:w="180" w:type="dxa"/>
          </w:tcPr>
          <w:p w14:paraId="6B034DED"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78D176C7" w14:textId="126B161B"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8"/>
                <w:szCs w:val="28"/>
              </w:rPr>
              <w:t>451</w:t>
            </w:r>
          </w:p>
        </w:tc>
        <w:tc>
          <w:tcPr>
            <w:tcW w:w="180" w:type="dxa"/>
          </w:tcPr>
          <w:p w14:paraId="16C6AFE6"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5F56CAEB" w14:textId="313BB917"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260</w:t>
            </w:r>
          </w:p>
        </w:tc>
        <w:tc>
          <w:tcPr>
            <w:tcW w:w="180" w:type="dxa"/>
          </w:tcPr>
          <w:p w14:paraId="1FB37456"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51" w:type="dxa"/>
            <w:tcBorders>
              <w:top w:val="single" w:sz="4" w:space="0" w:color="auto"/>
              <w:bottom w:val="single" w:sz="4" w:space="0" w:color="auto"/>
            </w:tcBorders>
          </w:tcPr>
          <w:p w14:paraId="4282CE59" w14:textId="5B38726F"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8"/>
                <w:szCs w:val="28"/>
              </w:rPr>
              <w:t>282</w:t>
            </w:r>
          </w:p>
        </w:tc>
      </w:tr>
      <w:tr w:rsidR="000463B5" w:rsidRPr="00CA7404" w14:paraId="1BD873B3" w14:textId="77777777" w:rsidTr="006D7A0D">
        <w:trPr>
          <w:cantSplit/>
        </w:trPr>
        <w:tc>
          <w:tcPr>
            <w:tcW w:w="3870" w:type="dxa"/>
            <w:vAlign w:val="bottom"/>
          </w:tcPr>
          <w:p w14:paraId="55AB5EB2" w14:textId="77777777" w:rsidR="000463B5" w:rsidRPr="00CA7404" w:rsidRDefault="000463B5" w:rsidP="006D7A0D">
            <w:pPr>
              <w:spacing w:line="240" w:lineRule="exact"/>
              <w:ind w:left="191" w:hanging="191"/>
              <w:rPr>
                <w:rFonts w:ascii="CordiaUPC" w:eastAsia="Times New Roman" w:hAnsi="CordiaUPC" w:cs="CordiaUPC"/>
                <w:b/>
                <w:sz w:val="26"/>
                <w:szCs w:val="26"/>
              </w:rPr>
            </w:pPr>
          </w:p>
        </w:tc>
        <w:tc>
          <w:tcPr>
            <w:tcW w:w="1260" w:type="dxa"/>
            <w:tcBorders>
              <w:top w:val="single" w:sz="4" w:space="0" w:color="auto"/>
            </w:tcBorders>
          </w:tcPr>
          <w:p w14:paraId="2A5CB652"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41CB3198"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60" w:type="dxa"/>
            <w:tcBorders>
              <w:top w:val="single" w:sz="4" w:space="0" w:color="auto"/>
            </w:tcBorders>
          </w:tcPr>
          <w:p w14:paraId="2B3A6AD6"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7B216CAE"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60" w:type="dxa"/>
            <w:tcBorders>
              <w:top w:val="single" w:sz="4" w:space="0" w:color="auto"/>
            </w:tcBorders>
          </w:tcPr>
          <w:p w14:paraId="4C53405A"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30D8A153"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51" w:type="dxa"/>
            <w:tcBorders>
              <w:top w:val="single" w:sz="4" w:space="0" w:color="auto"/>
            </w:tcBorders>
          </w:tcPr>
          <w:p w14:paraId="01B1C4D3"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r>
      <w:tr w:rsidR="000463B5" w:rsidRPr="00CA7404" w14:paraId="1A3F2D2E" w14:textId="77777777" w:rsidTr="006D7A0D">
        <w:trPr>
          <w:cantSplit/>
        </w:trPr>
        <w:tc>
          <w:tcPr>
            <w:tcW w:w="3870" w:type="dxa"/>
          </w:tcPr>
          <w:p w14:paraId="59DB517A" w14:textId="7BA6090C" w:rsidR="000463B5" w:rsidRPr="00CA7404" w:rsidRDefault="000463B5" w:rsidP="000463B5">
            <w:pPr>
              <w:spacing w:line="240" w:lineRule="exact"/>
              <w:ind w:left="191" w:hanging="191"/>
              <w:rPr>
                <w:rFonts w:ascii="CordiaUPC" w:eastAsia="Times New Roman" w:hAnsi="CordiaUPC" w:cs="CordiaUPC"/>
                <w:bCs/>
                <w:sz w:val="26"/>
                <w:szCs w:val="26"/>
              </w:rPr>
            </w:pPr>
            <w:r w:rsidRPr="00CA7404">
              <w:rPr>
                <w:rFonts w:ascii="CordiaUPC" w:hAnsi="CordiaUPC" w:cs="CordiaUPC" w:hint="cs"/>
                <w:b/>
                <w:bCs/>
                <w:sz w:val="26"/>
                <w:szCs w:val="26"/>
              </w:rPr>
              <w:t xml:space="preserve">Gain (losses) on financial instruments designated at FVTPL </w:t>
            </w:r>
          </w:p>
        </w:tc>
        <w:tc>
          <w:tcPr>
            <w:tcW w:w="1260" w:type="dxa"/>
          </w:tcPr>
          <w:p w14:paraId="4DD18FAF" w14:textId="77777777" w:rsidR="000463B5" w:rsidRPr="000463B5" w:rsidRDefault="000463B5" w:rsidP="000463B5">
            <w:pPr>
              <w:tabs>
                <w:tab w:val="decimal" w:pos="938"/>
              </w:tabs>
              <w:spacing w:line="240" w:lineRule="exact"/>
              <w:rPr>
                <w:rFonts w:ascii="CordiaUPC" w:eastAsia="Times New Roman" w:hAnsi="CordiaUPC" w:cs="CordiaUPC"/>
                <w:bCs/>
                <w:sz w:val="26"/>
                <w:szCs w:val="26"/>
              </w:rPr>
            </w:pPr>
          </w:p>
        </w:tc>
        <w:tc>
          <w:tcPr>
            <w:tcW w:w="180" w:type="dxa"/>
          </w:tcPr>
          <w:p w14:paraId="7B8208A8"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46931E4D" w14:textId="77777777" w:rsidR="000463B5" w:rsidRPr="000463B5" w:rsidRDefault="000463B5" w:rsidP="000463B5">
            <w:pPr>
              <w:tabs>
                <w:tab w:val="decimal" w:pos="938"/>
              </w:tabs>
              <w:spacing w:line="240" w:lineRule="exact"/>
              <w:rPr>
                <w:rFonts w:ascii="CordiaUPC" w:eastAsia="Times New Roman" w:hAnsi="CordiaUPC" w:cs="CordiaUPC"/>
                <w:bCs/>
                <w:sz w:val="26"/>
                <w:szCs w:val="26"/>
              </w:rPr>
            </w:pPr>
          </w:p>
        </w:tc>
        <w:tc>
          <w:tcPr>
            <w:tcW w:w="180" w:type="dxa"/>
          </w:tcPr>
          <w:p w14:paraId="14FE40D3"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790991C0" w14:textId="77777777" w:rsidR="000463B5" w:rsidRPr="000463B5" w:rsidRDefault="000463B5" w:rsidP="000463B5">
            <w:pPr>
              <w:tabs>
                <w:tab w:val="decimal" w:pos="938"/>
              </w:tabs>
              <w:spacing w:line="240" w:lineRule="exact"/>
              <w:rPr>
                <w:rFonts w:ascii="CordiaUPC" w:eastAsia="Times New Roman" w:hAnsi="CordiaUPC" w:cs="CordiaUPC"/>
                <w:bCs/>
                <w:sz w:val="26"/>
                <w:szCs w:val="26"/>
              </w:rPr>
            </w:pPr>
          </w:p>
        </w:tc>
        <w:tc>
          <w:tcPr>
            <w:tcW w:w="180" w:type="dxa"/>
          </w:tcPr>
          <w:p w14:paraId="7F296E4E"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Pr>
          <w:p w14:paraId="73799467" w14:textId="77777777" w:rsidR="000463B5" w:rsidRPr="000463B5" w:rsidRDefault="000463B5" w:rsidP="000463B5">
            <w:pPr>
              <w:tabs>
                <w:tab w:val="decimal" w:pos="938"/>
              </w:tabs>
              <w:spacing w:line="240" w:lineRule="exact"/>
              <w:rPr>
                <w:rFonts w:ascii="CordiaUPC" w:eastAsia="Times New Roman" w:hAnsi="CordiaUPC" w:cs="CordiaUPC"/>
                <w:bCs/>
                <w:sz w:val="26"/>
                <w:szCs w:val="26"/>
              </w:rPr>
            </w:pPr>
          </w:p>
        </w:tc>
      </w:tr>
      <w:tr w:rsidR="000463B5" w:rsidRPr="00CA7404" w14:paraId="6B88766D" w14:textId="77777777" w:rsidTr="006D7A0D">
        <w:trPr>
          <w:cantSplit/>
        </w:trPr>
        <w:tc>
          <w:tcPr>
            <w:tcW w:w="3870" w:type="dxa"/>
          </w:tcPr>
          <w:p w14:paraId="04B4F7A2" w14:textId="010C273D"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Borrowings</w:t>
            </w:r>
          </w:p>
        </w:tc>
        <w:tc>
          <w:tcPr>
            <w:tcW w:w="1260" w:type="dxa"/>
          </w:tcPr>
          <w:p w14:paraId="2D8CC4FD" w14:textId="23E24003" w:rsidR="000463B5" w:rsidRPr="000463B5" w:rsidRDefault="000463B5" w:rsidP="000463B5">
            <w:pPr>
              <w:tabs>
                <w:tab w:val="decimal" w:pos="938"/>
              </w:tabs>
              <w:spacing w:line="240" w:lineRule="exact"/>
              <w:rPr>
                <w:rFonts w:ascii="CordiaUPC" w:eastAsia="Times New Roman" w:hAnsi="CordiaUPC" w:cs="CordiaUPC"/>
                <w:sz w:val="26"/>
                <w:szCs w:val="26"/>
              </w:rPr>
            </w:pPr>
            <w:r w:rsidRPr="000463B5">
              <w:rPr>
                <w:rFonts w:ascii="CordiaUPC" w:hAnsi="CordiaUPC" w:cs="CordiaUPC"/>
                <w:color w:val="000000"/>
                <w:sz w:val="26"/>
                <w:szCs w:val="26"/>
              </w:rPr>
              <w:t>(3)</w:t>
            </w:r>
          </w:p>
        </w:tc>
        <w:tc>
          <w:tcPr>
            <w:tcW w:w="180" w:type="dxa"/>
          </w:tcPr>
          <w:p w14:paraId="0C6DEE29" w14:textId="77777777" w:rsidR="000463B5" w:rsidRPr="000463B5" w:rsidRDefault="000463B5" w:rsidP="000463B5">
            <w:pPr>
              <w:spacing w:line="240" w:lineRule="exact"/>
              <w:jc w:val="center"/>
              <w:rPr>
                <w:rFonts w:ascii="CordiaUPC" w:eastAsia="Times New Roman" w:hAnsi="CordiaUPC" w:cs="CordiaUPC"/>
                <w:sz w:val="26"/>
                <w:szCs w:val="26"/>
              </w:rPr>
            </w:pPr>
          </w:p>
        </w:tc>
        <w:tc>
          <w:tcPr>
            <w:tcW w:w="1260" w:type="dxa"/>
            <w:vAlign w:val="bottom"/>
          </w:tcPr>
          <w:p w14:paraId="705662F9" w14:textId="39BE8836" w:rsidR="000463B5" w:rsidRPr="000463B5" w:rsidRDefault="000463B5" w:rsidP="000463B5">
            <w:pPr>
              <w:tabs>
                <w:tab w:val="decimal" w:pos="938"/>
              </w:tabs>
              <w:spacing w:line="240" w:lineRule="exact"/>
              <w:rPr>
                <w:rFonts w:ascii="CordiaUPC" w:eastAsia="Times New Roman" w:hAnsi="CordiaUPC" w:cs="CordiaUPC"/>
                <w:sz w:val="26"/>
                <w:szCs w:val="26"/>
              </w:rPr>
            </w:pPr>
            <w:r w:rsidRPr="000463B5">
              <w:rPr>
                <w:rFonts w:ascii="CordiaUPC" w:hAnsi="CordiaUPC" w:cs="CordiaUPC"/>
                <w:color w:val="000000"/>
                <w:sz w:val="28"/>
                <w:szCs w:val="28"/>
              </w:rPr>
              <w:t>(6)</w:t>
            </w:r>
          </w:p>
        </w:tc>
        <w:tc>
          <w:tcPr>
            <w:tcW w:w="180" w:type="dxa"/>
          </w:tcPr>
          <w:p w14:paraId="3D1FE09F" w14:textId="77777777" w:rsidR="000463B5" w:rsidRPr="000463B5" w:rsidRDefault="000463B5" w:rsidP="000463B5">
            <w:pPr>
              <w:spacing w:line="240" w:lineRule="exact"/>
              <w:jc w:val="center"/>
              <w:rPr>
                <w:rFonts w:ascii="CordiaUPC" w:eastAsia="Times New Roman" w:hAnsi="CordiaUPC" w:cs="CordiaUPC"/>
                <w:sz w:val="26"/>
                <w:szCs w:val="26"/>
              </w:rPr>
            </w:pPr>
          </w:p>
        </w:tc>
        <w:tc>
          <w:tcPr>
            <w:tcW w:w="1260" w:type="dxa"/>
          </w:tcPr>
          <w:p w14:paraId="0AF8F879" w14:textId="5D7C4047" w:rsidR="000463B5" w:rsidRPr="000463B5" w:rsidRDefault="000463B5" w:rsidP="000463B5">
            <w:pPr>
              <w:tabs>
                <w:tab w:val="decimal" w:pos="938"/>
              </w:tabs>
              <w:spacing w:line="240" w:lineRule="exact"/>
              <w:rPr>
                <w:rFonts w:ascii="CordiaUPC" w:eastAsia="Times New Roman" w:hAnsi="CordiaUPC" w:cs="CordiaUPC"/>
                <w:sz w:val="26"/>
                <w:szCs w:val="26"/>
              </w:rPr>
            </w:pPr>
            <w:r w:rsidRPr="000463B5">
              <w:rPr>
                <w:rFonts w:ascii="CordiaUPC" w:hAnsi="CordiaUPC" w:cs="CordiaUPC"/>
                <w:color w:val="000000"/>
                <w:sz w:val="26"/>
                <w:szCs w:val="26"/>
              </w:rPr>
              <w:t>(3)</w:t>
            </w:r>
          </w:p>
        </w:tc>
        <w:tc>
          <w:tcPr>
            <w:tcW w:w="180" w:type="dxa"/>
          </w:tcPr>
          <w:p w14:paraId="0C610317" w14:textId="77777777" w:rsidR="000463B5" w:rsidRPr="000463B5" w:rsidRDefault="000463B5" w:rsidP="000463B5">
            <w:pPr>
              <w:spacing w:line="240" w:lineRule="exact"/>
              <w:jc w:val="center"/>
              <w:rPr>
                <w:rFonts w:ascii="CordiaUPC" w:eastAsia="Times New Roman" w:hAnsi="CordiaUPC" w:cs="CordiaUPC"/>
                <w:sz w:val="26"/>
                <w:szCs w:val="26"/>
              </w:rPr>
            </w:pPr>
          </w:p>
        </w:tc>
        <w:tc>
          <w:tcPr>
            <w:tcW w:w="1251" w:type="dxa"/>
            <w:vAlign w:val="bottom"/>
          </w:tcPr>
          <w:p w14:paraId="00C047A0" w14:textId="02BADAA2" w:rsidR="000463B5" w:rsidRPr="000463B5" w:rsidRDefault="000463B5" w:rsidP="000463B5">
            <w:pPr>
              <w:tabs>
                <w:tab w:val="decimal" w:pos="938"/>
              </w:tabs>
              <w:spacing w:line="240" w:lineRule="exact"/>
              <w:rPr>
                <w:rFonts w:ascii="CordiaUPC" w:eastAsia="Times New Roman" w:hAnsi="CordiaUPC" w:cs="CordiaUPC"/>
                <w:sz w:val="26"/>
                <w:szCs w:val="26"/>
              </w:rPr>
            </w:pPr>
            <w:r w:rsidRPr="000463B5">
              <w:rPr>
                <w:rFonts w:ascii="CordiaUPC" w:hAnsi="CordiaUPC" w:cs="CordiaUPC"/>
                <w:color w:val="000000"/>
                <w:sz w:val="28"/>
                <w:szCs w:val="28"/>
              </w:rPr>
              <w:t>(6)</w:t>
            </w:r>
          </w:p>
        </w:tc>
      </w:tr>
      <w:tr w:rsidR="000463B5" w:rsidRPr="00CA7404" w14:paraId="0449E7F7" w14:textId="77777777" w:rsidTr="000463B5">
        <w:trPr>
          <w:cantSplit/>
        </w:trPr>
        <w:tc>
          <w:tcPr>
            <w:tcW w:w="3870" w:type="dxa"/>
            <w:vAlign w:val="bottom"/>
          </w:tcPr>
          <w:p w14:paraId="4E04AA69" w14:textId="0C52B33E" w:rsidR="000463B5" w:rsidRPr="000463B5" w:rsidRDefault="000463B5" w:rsidP="000463B5">
            <w:pPr>
              <w:spacing w:line="240" w:lineRule="exact"/>
              <w:ind w:left="191" w:hanging="191"/>
              <w:rPr>
                <w:rFonts w:ascii="CordiaUPC" w:eastAsia="Times New Roman" w:hAnsi="CordiaUPC" w:cs="CordiaUPC"/>
                <w:bCs/>
                <w:sz w:val="26"/>
                <w:szCs w:val="26"/>
                <w:lang w:val="en-US"/>
              </w:rPr>
            </w:pPr>
            <w:r w:rsidRPr="000463B5">
              <w:rPr>
                <w:rFonts w:ascii="CordiaUPC" w:eastAsia="Times New Roman" w:hAnsi="CordiaUPC" w:cs="CordiaUPC"/>
                <w:bCs/>
                <w:sz w:val="26"/>
                <w:szCs w:val="26"/>
              </w:rPr>
              <w:t xml:space="preserve">- </w:t>
            </w:r>
            <w:r w:rsidRPr="000463B5">
              <w:rPr>
                <w:rFonts w:ascii="CordiaUPC" w:hAnsi="CordiaUPC" w:cs="CordiaUPC"/>
                <w:sz w:val="26"/>
                <w:szCs w:val="26"/>
              </w:rPr>
              <w:t>Gains on hedge accounting</w:t>
            </w:r>
          </w:p>
        </w:tc>
        <w:tc>
          <w:tcPr>
            <w:tcW w:w="1260" w:type="dxa"/>
            <w:tcBorders>
              <w:bottom w:val="single" w:sz="4" w:space="0" w:color="auto"/>
            </w:tcBorders>
          </w:tcPr>
          <w:p w14:paraId="240A4CE6" w14:textId="55622F79" w:rsidR="000463B5" w:rsidRPr="000463B5" w:rsidRDefault="000463B5" w:rsidP="000463B5">
            <w:pPr>
              <w:tabs>
                <w:tab w:val="decimal" w:pos="938"/>
              </w:tabs>
              <w:spacing w:line="240" w:lineRule="exact"/>
              <w:rPr>
                <w:rFonts w:ascii="CordiaUPC" w:eastAsia="Times New Roman" w:hAnsi="CordiaUPC" w:cs="CordiaUPC"/>
                <w:sz w:val="26"/>
                <w:szCs w:val="26"/>
              </w:rPr>
            </w:pPr>
            <w:r w:rsidRPr="000463B5">
              <w:rPr>
                <w:rFonts w:ascii="CordiaUPC" w:hAnsi="CordiaUPC" w:cs="CordiaUPC"/>
                <w:color w:val="000000"/>
                <w:sz w:val="26"/>
                <w:szCs w:val="26"/>
              </w:rPr>
              <w:t>72</w:t>
            </w:r>
          </w:p>
        </w:tc>
        <w:tc>
          <w:tcPr>
            <w:tcW w:w="180" w:type="dxa"/>
          </w:tcPr>
          <w:p w14:paraId="3A34CED3" w14:textId="77777777" w:rsidR="000463B5" w:rsidRPr="000463B5" w:rsidRDefault="000463B5" w:rsidP="000463B5">
            <w:pPr>
              <w:spacing w:line="240" w:lineRule="exact"/>
              <w:jc w:val="center"/>
              <w:rPr>
                <w:rFonts w:ascii="CordiaUPC" w:eastAsia="Times New Roman" w:hAnsi="CordiaUPC" w:cs="CordiaUPC"/>
                <w:sz w:val="26"/>
                <w:szCs w:val="26"/>
              </w:rPr>
            </w:pPr>
          </w:p>
        </w:tc>
        <w:tc>
          <w:tcPr>
            <w:tcW w:w="1260" w:type="dxa"/>
            <w:tcBorders>
              <w:bottom w:val="single" w:sz="4" w:space="0" w:color="auto"/>
            </w:tcBorders>
          </w:tcPr>
          <w:p w14:paraId="16EF4222" w14:textId="32C41EC2" w:rsidR="000463B5" w:rsidRPr="000463B5" w:rsidRDefault="000463B5" w:rsidP="000463B5">
            <w:pPr>
              <w:tabs>
                <w:tab w:val="decimal" w:pos="938"/>
              </w:tabs>
              <w:spacing w:line="240" w:lineRule="exact"/>
              <w:rPr>
                <w:rFonts w:ascii="CordiaUPC" w:eastAsia="Times New Roman" w:hAnsi="CordiaUPC" w:cs="CordiaUPC"/>
                <w:sz w:val="26"/>
                <w:szCs w:val="26"/>
              </w:rPr>
            </w:pPr>
            <w:r w:rsidRPr="000463B5">
              <w:rPr>
                <w:rFonts w:ascii="CordiaUPC" w:eastAsia="Times New Roman" w:hAnsi="CordiaUPC" w:cs="CordiaUPC"/>
                <w:sz w:val="26"/>
                <w:szCs w:val="26"/>
              </w:rPr>
              <w:t>2</w:t>
            </w:r>
          </w:p>
        </w:tc>
        <w:tc>
          <w:tcPr>
            <w:tcW w:w="180" w:type="dxa"/>
          </w:tcPr>
          <w:p w14:paraId="73C8BEC8" w14:textId="77777777" w:rsidR="000463B5" w:rsidRPr="000463B5" w:rsidRDefault="000463B5" w:rsidP="000463B5">
            <w:pPr>
              <w:spacing w:line="240" w:lineRule="exact"/>
              <w:jc w:val="center"/>
              <w:rPr>
                <w:rFonts w:ascii="CordiaUPC" w:eastAsia="Times New Roman" w:hAnsi="CordiaUPC" w:cs="CordiaUPC"/>
                <w:sz w:val="26"/>
                <w:szCs w:val="26"/>
              </w:rPr>
            </w:pPr>
          </w:p>
        </w:tc>
        <w:tc>
          <w:tcPr>
            <w:tcW w:w="1260" w:type="dxa"/>
            <w:tcBorders>
              <w:bottom w:val="single" w:sz="4" w:space="0" w:color="auto"/>
            </w:tcBorders>
          </w:tcPr>
          <w:p w14:paraId="774BF3D7" w14:textId="28DCD53D" w:rsidR="000463B5" w:rsidRPr="000463B5" w:rsidRDefault="000463B5" w:rsidP="000463B5">
            <w:pPr>
              <w:tabs>
                <w:tab w:val="decimal" w:pos="938"/>
              </w:tabs>
              <w:spacing w:line="240" w:lineRule="exact"/>
              <w:rPr>
                <w:rFonts w:ascii="CordiaUPC" w:eastAsia="Times New Roman" w:hAnsi="CordiaUPC" w:cs="CordiaUPC"/>
                <w:sz w:val="26"/>
                <w:szCs w:val="26"/>
              </w:rPr>
            </w:pPr>
            <w:r w:rsidRPr="000463B5">
              <w:rPr>
                <w:rFonts w:ascii="CordiaUPC" w:hAnsi="CordiaUPC" w:cs="CordiaUPC"/>
                <w:color w:val="000000"/>
                <w:sz w:val="26"/>
                <w:szCs w:val="26"/>
              </w:rPr>
              <w:t>-</w:t>
            </w:r>
          </w:p>
        </w:tc>
        <w:tc>
          <w:tcPr>
            <w:tcW w:w="180" w:type="dxa"/>
          </w:tcPr>
          <w:p w14:paraId="37D6829B" w14:textId="77777777" w:rsidR="000463B5" w:rsidRPr="000463B5" w:rsidRDefault="000463B5" w:rsidP="000463B5">
            <w:pPr>
              <w:spacing w:line="240" w:lineRule="exact"/>
              <w:jc w:val="center"/>
              <w:rPr>
                <w:rFonts w:ascii="CordiaUPC" w:eastAsia="Times New Roman" w:hAnsi="CordiaUPC" w:cs="CordiaUPC"/>
                <w:sz w:val="26"/>
                <w:szCs w:val="26"/>
              </w:rPr>
            </w:pPr>
          </w:p>
        </w:tc>
        <w:tc>
          <w:tcPr>
            <w:tcW w:w="1251" w:type="dxa"/>
            <w:tcBorders>
              <w:bottom w:val="single" w:sz="4" w:space="0" w:color="auto"/>
            </w:tcBorders>
          </w:tcPr>
          <w:p w14:paraId="3B5D45C2" w14:textId="3AED5A0E" w:rsidR="000463B5" w:rsidRPr="000463B5" w:rsidRDefault="000463B5" w:rsidP="000463B5">
            <w:pPr>
              <w:tabs>
                <w:tab w:val="decimal" w:pos="938"/>
              </w:tabs>
              <w:spacing w:line="240" w:lineRule="exact"/>
              <w:rPr>
                <w:rFonts w:ascii="CordiaUPC" w:eastAsia="Times New Roman" w:hAnsi="CordiaUPC" w:cs="CordiaUPC"/>
                <w:sz w:val="26"/>
                <w:szCs w:val="26"/>
              </w:rPr>
            </w:pPr>
            <w:r w:rsidRPr="000463B5">
              <w:rPr>
                <w:rFonts w:ascii="CordiaUPC" w:eastAsia="Times New Roman" w:hAnsi="CordiaUPC" w:cs="CordiaUPC"/>
                <w:sz w:val="26"/>
                <w:szCs w:val="26"/>
              </w:rPr>
              <w:t>-</w:t>
            </w:r>
          </w:p>
        </w:tc>
      </w:tr>
      <w:tr w:rsidR="000463B5" w:rsidRPr="00CA7404" w14:paraId="347BC9F0" w14:textId="77777777" w:rsidTr="000463B5">
        <w:trPr>
          <w:cantSplit/>
        </w:trPr>
        <w:tc>
          <w:tcPr>
            <w:tcW w:w="3870" w:type="dxa"/>
            <w:vAlign w:val="bottom"/>
          </w:tcPr>
          <w:p w14:paraId="2254A2F5" w14:textId="25EF4F6F" w:rsidR="000463B5" w:rsidRPr="00CA7404" w:rsidRDefault="000463B5" w:rsidP="006D7A0D">
            <w:pPr>
              <w:spacing w:line="240" w:lineRule="exact"/>
              <w:ind w:left="191" w:hanging="191"/>
              <w:rPr>
                <w:rFonts w:ascii="CordiaUPC" w:eastAsia="Times New Roman" w:hAnsi="CordiaUPC" w:cs="CordiaUPC"/>
                <w:b/>
                <w:sz w:val="26"/>
                <w:szCs w:val="26"/>
              </w:rPr>
            </w:pPr>
          </w:p>
        </w:tc>
        <w:tc>
          <w:tcPr>
            <w:tcW w:w="1260" w:type="dxa"/>
            <w:tcBorders>
              <w:top w:val="single" w:sz="4" w:space="0" w:color="auto"/>
            </w:tcBorders>
          </w:tcPr>
          <w:p w14:paraId="23FC5BA2" w14:textId="5B8D38F7" w:rsidR="000463B5" w:rsidRPr="000463B5" w:rsidRDefault="000463B5" w:rsidP="006D7A0D">
            <w:pPr>
              <w:tabs>
                <w:tab w:val="decimal" w:pos="938"/>
              </w:tabs>
              <w:spacing w:line="240" w:lineRule="exact"/>
              <w:rPr>
                <w:rFonts w:ascii="CordiaUPC" w:eastAsia="Times New Roman" w:hAnsi="CordiaUPC" w:cs="CordiaUPC"/>
                <w:b/>
                <w:sz w:val="26"/>
                <w:szCs w:val="26"/>
              </w:rPr>
            </w:pPr>
          </w:p>
        </w:tc>
        <w:tc>
          <w:tcPr>
            <w:tcW w:w="180" w:type="dxa"/>
          </w:tcPr>
          <w:p w14:paraId="23542C65" w14:textId="77777777" w:rsidR="000463B5" w:rsidRPr="000463B5" w:rsidRDefault="000463B5" w:rsidP="006D7A0D">
            <w:pPr>
              <w:spacing w:line="240" w:lineRule="exact"/>
              <w:jc w:val="center"/>
              <w:rPr>
                <w:rFonts w:ascii="CordiaUPC" w:eastAsia="Times New Roman" w:hAnsi="CordiaUPC" w:cs="CordiaUPC"/>
                <w:b/>
                <w:sz w:val="26"/>
                <w:szCs w:val="26"/>
              </w:rPr>
            </w:pPr>
          </w:p>
        </w:tc>
        <w:tc>
          <w:tcPr>
            <w:tcW w:w="1260" w:type="dxa"/>
            <w:tcBorders>
              <w:top w:val="single" w:sz="4" w:space="0" w:color="auto"/>
            </w:tcBorders>
          </w:tcPr>
          <w:p w14:paraId="6F37F0A9" w14:textId="49D06A5C" w:rsidR="000463B5" w:rsidRPr="000463B5" w:rsidRDefault="000463B5" w:rsidP="006D7A0D">
            <w:pPr>
              <w:tabs>
                <w:tab w:val="decimal" w:pos="938"/>
              </w:tabs>
              <w:spacing w:line="240" w:lineRule="exact"/>
              <w:rPr>
                <w:rFonts w:ascii="CordiaUPC" w:eastAsia="Times New Roman" w:hAnsi="CordiaUPC" w:cs="CordiaUPC"/>
                <w:b/>
                <w:sz w:val="26"/>
                <w:szCs w:val="26"/>
              </w:rPr>
            </w:pPr>
          </w:p>
        </w:tc>
        <w:tc>
          <w:tcPr>
            <w:tcW w:w="180" w:type="dxa"/>
          </w:tcPr>
          <w:p w14:paraId="501878A8" w14:textId="77777777" w:rsidR="000463B5" w:rsidRPr="000463B5" w:rsidRDefault="000463B5" w:rsidP="006D7A0D">
            <w:pPr>
              <w:spacing w:line="240" w:lineRule="exact"/>
              <w:jc w:val="center"/>
              <w:rPr>
                <w:rFonts w:ascii="CordiaUPC" w:eastAsia="Times New Roman" w:hAnsi="CordiaUPC" w:cs="CordiaUPC"/>
                <w:b/>
                <w:sz w:val="26"/>
                <w:szCs w:val="26"/>
              </w:rPr>
            </w:pPr>
          </w:p>
        </w:tc>
        <w:tc>
          <w:tcPr>
            <w:tcW w:w="1260" w:type="dxa"/>
            <w:tcBorders>
              <w:top w:val="single" w:sz="4" w:space="0" w:color="auto"/>
            </w:tcBorders>
          </w:tcPr>
          <w:p w14:paraId="55D9A936" w14:textId="51C33B8D" w:rsidR="000463B5" w:rsidRPr="000463B5" w:rsidRDefault="000463B5" w:rsidP="006D7A0D">
            <w:pPr>
              <w:tabs>
                <w:tab w:val="decimal" w:pos="938"/>
              </w:tabs>
              <w:spacing w:line="240" w:lineRule="exact"/>
              <w:rPr>
                <w:rFonts w:ascii="CordiaUPC" w:eastAsia="Times New Roman" w:hAnsi="CordiaUPC" w:cs="CordiaUPC"/>
                <w:b/>
                <w:sz w:val="26"/>
                <w:szCs w:val="26"/>
              </w:rPr>
            </w:pPr>
          </w:p>
        </w:tc>
        <w:tc>
          <w:tcPr>
            <w:tcW w:w="180" w:type="dxa"/>
          </w:tcPr>
          <w:p w14:paraId="1A3D50D7" w14:textId="77777777" w:rsidR="000463B5" w:rsidRPr="000463B5" w:rsidRDefault="000463B5" w:rsidP="006D7A0D">
            <w:pPr>
              <w:spacing w:line="240" w:lineRule="exact"/>
              <w:jc w:val="center"/>
              <w:rPr>
                <w:rFonts w:ascii="CordiaUPC" w:eastAsia="Times New Roman" w:hAnsi="CordiaUPC" w:cs="CordiaUPC"/>
                <w:b/>
                <w:sz w:val="26"/>
                <w:szCs w:val="26"/>
              </w:rPr>
            </w:pPr>
          </w:p>
        </w:tc>
        <w:tc>
          <w:tcPr>
            <w:tcW w:w="1251" w:type="dxa"/>
            <w:tcBorders>
              <w:top w:val="single" w:sz="4" w:space="0" w:color="auto"/>
            </w:tcBorders>
          </w:tcPr>
          <w:p w14:paraId="3D5301E0" w14:textId="710B18CC" w:rsidR="000463B5" w:rsidRPr="000463B5" w:rsidRDefault="000463B5" w:rsidP="006D7A0D">
            <w:pPr>
              <w:tabs>
                <w:tab w:val="decimal" w:pos="938"/>
              </w:tabs>
              <w:spacing w:line="240" w:lineRule="exact"/>
              <w:rPr>
                <w:rFonts w:ascii="CordiaUPC" w:eastAsia="Times New Roman" w:hAnsi="CordiaUPC" w:cs="CordiaUPC"/>
                <w:b/>
                <w:sz w:val="26"/>
                <w:szCs w:val="26"/>
              </w:rPr>
            </w:pPr>
          </w:p>
        </w:tc>
      </w:tr>
      <w:tr w:rsidR="000463B5" w:rsidRPr="00CA7404" w14:paraId="160DCD35" w14:textId="77777777" w:rsidTr="006D7A0D">
        <w:trPr>
          <w:cantSplit/>
        </w:trPr>
        <w:tc>
          <w:tcPr>
            <w:tcW w:w="3870" w:type="dxa"/>
            <w:vAlign w:val="bottom"/>
          </w:tcPr>
          <w:p w14:paraId="0BFED4AE" w14:textId="7AC3004C" w:rsidR="000463B5" w:rsidRPr="00CA7404" w:rsidRDefault="000463B5" w:rsidP="000463B5">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0" w:type="dxa"/>
            <w:tcBorders>
              <w:bottom w:val="double" w:sz="4" w:space="0" w:color="auto"/>
            </w:tcBorders>
          </w:tcPr>
          <w:p w14:paraId="4A31DE8B" w14:textId="66529DA2"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388</w:t>
            </w:r>
          </w:p>
        </w:tc>
        <w:tc>
          <w:tcPr>
            <w:tcW w:w="180" w:type="dxa"/>
          </w:tcPr>
          <w:p w14:paraId="76335156"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60" w:type="dxa"/>
            <w:tcBorders>
              <w:bottom w:val="double" w:sz="4" w:space="0" w:color="auto"/>
            </w:tcBorders>
          </w:tcPr>
          <w:p w14:paraId="29C43E17" w14:textId="0A764185"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eastAsia="Times New Roman" w:hAnsi="CordiaUPC" w:cs="CordiaUPC"/>
                <w:b/>
                <w:sz w:val="26"/>
                <w:szCs w:val="26"/>
              </w:rPr>
              <w:t>447</w:t>
            </w:r>
          </w:p>
        </w:tc>
        <w:tc>
          <w:tcPr>
            <w:tcW w:w="180" w:type="dxa"/>
          </w:tcPr>
          <w:p w14:paraId="688EB6EB"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60" w:type="dxa"/>
            <w:tcBorders>
              <w:bottom w:val="double" w:sz="4" w:space="0" w:color="auto"/>
            </w:tcBorders>
          </w:tcPr>
          <w:p w14:paraId="460C48E9" w14:textId="75BC53D8"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257</w:t>
            </w:r>
          </w:p>
        </w:tc>
        <w:tc>
          <w:tcPr>
            <w:tcW w:w="180" w:type="dxa"/>
          </w:tcPr>
          <w:p w14:paraId="6055EFEE" w14:textId="77777777" w:rsidR="000463B5" w:rsidRPr="000463B5" w:rsidRDefault="000463B5" w:rsidP="000463B5">
            <w:pPr>
              <w:tabs>
                <w:tab w:val="decimal" w:pos="911"/>
              </w:tabs>
              <w:spacing w:line="240" w:lineRule="exact"/>
              <w:rPr>
                <w:rFonts w:ascii="CordiaUPC" w:eastAsia="Times New Roman" w:hAnsi="CordiaUPC" w:cs="CordiaUPC"/>
                <w:b/>
                <w:sz w:val="26"/>
                <w:szCs w:val="26"/>
              </w:rPr>
            </w:pPr>
          </w:p>
        </w:tc>
        <w:tc>
          <w:tcPr>
            <w:tcW w:w="1251" w:type="dxa"/>
            <w:tcBorders>
              <w:bottom w:val="double" w:sz="4" w:space="0" w:color="auto"/>
            </w:tcBorders>
          </w:tcPr>
          <w:p w14:paraId="5BE25CC5" w14:textId="54E97F14"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eastAsia="Times New Roman" w:hAnsi="CordiaUPC" w:cs="CordiaUPC"/>
                <w:b/>
                <w:sz w:val="26"/>
                <w:szCs w:val="26"/>
              </w:rPr>
              <w:t>276</w:t>
            </w:r>
          </w:p>
        </w:tc>
      </w:tr>
    </w:tbl>
    <w:p w14:paraId="1CC2B30E" w14:textId="745BE04C" w:rsidR="000463B5" w:rsidRPr="000872A7" w:rsidRDefault="000463B5" w:rsidP="000872A7">
      <w:pPr>
        <w:pStyle w:val="BodyText"/>
        <w:spacing w:after="120"/>
        <w:rPr>
          <w:sz w:val="18"/>
          <w:szCs w:val="16"/>
          <w:lang w:val="en-GB"/>
        </w:rPr>
      </w:pPr>
    </w:p>
    <w:tbl>
      <w:tblPr>
        <w:tblW w:w="9441"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260"/>
        <w:gridCol w:w="180"/>
        <w:gridCol w:w="1251"/>
      </w:tblGrid>
      <w:tr w:rsidR="000463B5" w:rsidRPr="00CA7404" w14:paraId="61729936" w14:textId="77777777" w:rsidTr="006D7A0D">
        <w:trPr>
          <w:cantSplit/>
          <w:tblHeader/>
        </w:trPr>
        <w:tc>
          <w:tcPr>
            <w:tcW w:w="3870" w:type="dxa"/>
          </w:tcPr>
          <w:p w14:paraId="01C31F8E" w14:textId="77777777" w:rsidR="000463B5" w:rsidRPr="00CA7404" w:rsidRDefault="000463B5" w:rsidP="006D7A0D">
            <w:pPr>
              <w:spacing w:line="240" w:lineRule="exact"/>
              <w:jc w:val="center"/>
              <w:rPr>
                <w:rFonts w:ascii="CordiaUPC" w:eastAsia="Times New Roman" w:hAnsi="CordiaUPC" w:cs="CordiaUPC"/>
                <w:b/>
                <w:sz w:val="26"/>
                <w:szCs w:val="26"/>
              </w:rPr>
            </w:pPr>
          </w:p>
        </w:tc>
        <w:tc>
          <w:tcPr>
            <w:tcW w:w="2700" w:type="dxa"/>
            <w:gridSpan w:val="3"/>
            <w:vAlign w:val="bottom"/>
          </w:tcPr>
          <w:p w14:paraId="359E439B" w14:textId="77777777" w:rsidR="000463B5" w:rsidRPr="00CA7404" w:rsidRDefault="000463B5" w:rsidP="006D7A0D">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Consolidated</w:t>
            </w:r>
          </w:p>
        </w:tc>
        <w:tc>
          <w:tcPr>
            <w:tcW w:w="180" w:type="dxa"/>
            <w:vAlign w:val="bottom"/>
          </w:tcPr>
          <w:p w14:paraId="139473EB" w14:textId="77777777" w:rsidR="000463B5" w:rsidRPr="00CA7404" w:rsidRDefault="000463B5" w:rsidP="006D7A0D">
            <w:pPr>
              <w:spacing w:line="240" w:lineRule="exact"/>
              <w:jc w:val="center"/>
              <w:rPr>
                <w:rFonts w:ascii="CordiaUPC" w:eastAsia="Times New Roman" w:hAnsi="CordiaUPC" w:cs="CordiaUPC"/>
                <w:b/>
                <w:sz w:val="26"/>
                <w:szCs w:val="26"/>
              </w:rPr>
            </w:pPr>
          </w:p>
        </w:tc>
        <w:tc>
          <w:tcPr>
            <w:tcW w:w="2691" w:type="dxa"/>
            <w:gridSpan w:val="3"/>
            <w:vAlign w:val="bottom"/>
          </w:tcPr>
          <w:p w14:paraId="412FCA59" w14:textId="77777777" w:rsidR="000463B5" w:rsidRPr="00CA7404" w:rsidRDefault="000463B5" w:rsidP="006D7A0D">
            <w:pPr>
              <w:spacing w:line="240" w:lineRule="exact"/>
              <w:jc w:val="center"/>
              <w:rPr>
                <w:rFonts w:ascii="CordiaUPC" w:eastAsia="Times New Roman" w:hAnsi="CordiaUPC" w:cs="CordiaUPC"/>
                <w:b/>
                <w:sz w:val="26"/>
                <w:szCs w:val="26"/>
              </w:rPr>
            </w:pPr>
            <w:r w:rsidRPr="00CA7404">
              <w:rPr>
                <w:rFonts w:ascii="CordiaUPC" w:eastAsia="Times New Roman" w:hAnsi="CordiaUPC" w:cs="CordiaUPC" w:hint="cs"/>
                <w:b/>
                <w:sz w:val="26"/>
                <w:szCs w:val="26"/>
              </w:rPr>
              <w:t>Bank only</w:t>
            </w:r>
          </w:p>
        </w:tc>
      </w:tr>
      <w:tr w:rsidR="000463B5" w:rsidRPr="00CA7404" w14:paraId="3016A017" w14:textId="77777777" w:rsidTr="006D7A0D">
        <w:trPr>
          <w:cantSplit/>
          <w:tblHeader/>
        </w:trPr>
        <w:tc>
          <w:tcPr>
            <w:tcW w:w="3870" w:type="dxa"/>
          </w:tcPr>
          <w:p w14:paraId="046CA781" w14:textId="797B6AED" w:rsidR="000463B5" w:rsidRPr="00CA7404" w:rsidRDefault="000463B5" w:rsidP="006D7A0D">
            <w:pPr>
              <w:spacing w:line="240" w:lineRule="exact"/>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 xml:space="preserve">For the </w:t>
            </w:r>
            <w:r>
              <w:rPr>
                <w:rFonts w:ascii="CordiaUPC" w:eastAsia="Times New Roman" w:hAnsi="CordiaUPC" w:cs="CordiaUPC"/>
                <w:b/>
                <w:bCs/>
                <w:i/>
                <w:iCs/>
                <w:sz w:val="26"/>
                <w:szCs w:val="26"/>
                <w:lang w:val="en-US"/>
              </w:rPr>
              <w:t>six</w:t>
            </w:r>
            <w:r w:rsidRPr="00CA7404">
              <w:rPr>
                <w:rFonts w:ascii="CordiaUPC" w:eastAsia="Times New Roman" w:hAnsi="CordiaUPC" w:cs="CordiaUPC" w:hint="cs"/>
                <w:b/>
                <w:bCs/>
                <w:i/>
                <w:iCs/>
                <w:sz w:val="26"/>
                <w:szCs w:val="26"/>
                <w:lang w:val="en-US"/>
              </w:rPr>
              <w:t>-month period ended 30 June</w:t>
            </w:r>
          </w:p>
        </w:tc>
        <w:tc>
          <w:tcPr>
            <w:tcW w:w="1260" w:type="dxa"/>
            <w:shd w:val="clear" w:color="auto" w:fill="auto"/>
          </w:tcPr>
          <w:p w14:paraId="5762AF24"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7FE5E984"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60" w:type="dxa"/>
            <w:shd w:val="clear" w:color="auto" w:fill="auto"/>
          </w:tcPr>
          <w:p w14:paraId="323C6D4E"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c>
          <w:tcPr>
            <w:tcW w:w="180" w:type="dxa"/>
            <w:shd w:val="clear" w:color="auto" w:fill="auto"/>
          </w:tcPr>
          <w:p w14:paraId="533A2905"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60" w:type="dxa"/>
            <w:shd w:val="clear" w:color="auto" w:fill="auto"/>
          </w:tcPr>
          <w:p w14:paraId="79447CEE"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shd w:val="clear" w:color="auto" w:fill="auto"/>
          </w:tcPr>
          <w:p w14:paraId="5379A7AD"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51" w:type="dxa"/>
            <w:shd w:val="clear" w:color="auto" w:fill="auto"/>
          </w:tcPr>
          <w:p w14:paraId="7D22835E" w14:textId="77777777" w:rsidR="000463B5" w:rsidRPr="00CA7404" w:rsidRDefault="000463B5" w:rsidP="006D7A0D">
            <w:pPr>
              <w:spacing w:line="240" w:lineRule="exact"/>
              <w:jc w:val="center"/>
              <w:rPr>
                <w:rFonts w:ascii="CordiaUPC" w:eastAsia="Times New Roman" w:hAnsi="CordiaUPC" w:cs="CordiaUPC"/>
                <w:bCs/>
                <w:sz w:val="26"/>
                <w:szCs w:val="26"/>
              </w:rPr>
            </w:pPr>
            <w:r w:rsidRPr="00CA7404">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0463B5" w:rsidRPr="00CA7404" w14:paraId="2C044E67" w14:textId="77777777" w:rsidTr="006D7A0D">
        <w:trPr>
          <w:cantSplit/>
        </w:trPr>
        <w:tc>
          <w:tcPr>
            <w:tcW w:w="3870" w:type="dxa"/>
          </w:tcPr>
          <w:p w14:paraId="6F085E68"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5571" w:type="dxa"/>
            <w:gridSpan w:val="7"/>
            <w:vAlign w:val="bottom"/>
          </w:tcPr>
          <w:p w14:paraId="2F1AA3A2" w14:textId="77777777" w:rsidR="000463B5" w:rsidRPr="00CA7404" w:rsidRDefault="000463B5" w:rsidP="006D7A0D">
            <w:pPr>
              <w:spacing w:line="240" w:lineRule="exact"/>
              <w:jc w:val="center"/>
              <w:rPr>
                <w:rFonts w:ascii="CordiaUPC" w:eastAsia="Times New Roman" w:hAnsi="CordiaUPC" w:cs="CordiaUPC"/>
                <w:bCs/>
                <w:i/>
                <w:iCs/>
                <w:sz w:val="26"/>
                <w:szCs w:val="26"/>
              </w:rPr>
            </w:pPr>
            <w:r w:rsidRPr="00CA7404">
              <w:rPr>
                <w:rFonts w:ascii="CordiaUPC" w:eastAsia="Times New Roman" w:hAnsi="CordiaUPC" w:cs="CordiaUPC" w:hint="cs"/>
                <w:bCs/>
                <w:i/>
                <w:iCs/>
                <w:sz w:val="26"/>
                <w:szCs w:val="26"/>
              </w:rPr>
              <w:t>(in million Baht)</w:t>
            </w:r>
          </w:p>
        </w:tc>
      </w:tr>
      <w:tr w:rsidR="000463B5" w:rsidRPr="00CA7404" w14:paraId="5AD0934C" w14:textId="77777777" w:rsidTr="006D7A0D">
        <w:trPr>
          <w:cantSplit/>
        </w:trPr>
        <w:tc>
          <w:tcPr>
            <w:tcW w:w="3870" w:type="dxa"/>
          </w:tcPr>
          <w:p w14:paraId="3C408302" w14:textId="77777777" w:rsidR="000463B5" w:rsidRPr="00CA7404" w:rsidRDefault="000463B5" w:rsidP="006D7A0D">
            <w:pPr>
              <w:spacing w:line="240" w:lineRule="exact"/>
              <w:ind w:left="191" w:hanging="191"/>
              <w:rPr>
                <w:rFonts w:ascii="CordiaUPC" w:eastAsia="Times New Roman" w:hAnsi="CordiaUPC" w:cs="CordiaUPC"/>
                <w:b/>
                <w:sz w:val="26"/>
                <w:szCs w:val="26"/>
              </w:rPr>
            </w:pPr>
            <w:r w:rsidRPr="00CA7404">
              <w:rPr>
                <w:rFonts w:ascii="CordiaUPC" w:hAnsi="CordiaUPC" w:cs="CordiaUPC" w:hint="cs"/>
                <w:b/>
                <w:bCs/>
                <w:sz w:val="26"/>
                <w:szCs w:val="26"/>
              </w:rPr>
              <w:t xml:space="preserve">Gains (losses) on trading and foreign </w:t>
            </w:r>
            <w:r>
              <w:rPr>
                <w:rFonts w:ascii="CordiaUPC" w:hAnsi="CordiaUPC" w:cs="CordiaUPC"/>
                <w:b/>
                <w:bCs/>
                <w:sz w:val="26"/>
                <w:szCs w:val="26"/>
              </w:rPr>
              <w:br/>
            </w:r>
            <w:r w:rsidRPr="00CA7404">
              <w:rPr>
                <w:rFonts w:ascii="CordiaUPC" w:hAnsi="CordiaUPC" w:cs="CordiaUPC" w:hint="cs"/>
                <w:b/>
                <w:bCs/>
                <w:sz w:val="26"/>
                <w:szCs w:val="26"/>
              </w:rPr>
              <w:t>exchange transactions</w:t>
            </w:r>
          </w:p>
        </w:tc>
        <w:tc>
          <w:tcPr>
            <w:tcW w:w="1260" w:type="dxa"/>
          </w:tcPr>
          <w:p w14:paraId="11EEC968"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80" w:type="dxa"/>
          </w:tcPr>
          <w:p w14:paraId="10B160EB"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60" w:type="dxa"/>
          </w:tcPr>
          <w:p w14:paraId="7FDFCB71"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80" w:type="dxa"/>
          </w:tcPr>
          <w:p w14:paraId="478CB778"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60" w:type="dxa"/>
          </w:tcPr>
          <w:p w14:paraId="7C675586"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80" w:type="dxa"/>
          </w:tcPr>
          <w:p w14:paraId="2348FB34" w14:textId="77777777" w:rsidR="000463B5" w:rsidRPr="00CA7404" w:rsidRDefault="000463B5" w:rsidP="006D7A0D">
            <w:pPr>
              <w:spacing w:line="240" w:lineRule="exact"/>
              <w:jc w:val="center"/>
              <w:rPr>
                <w:rFonts w:ascii="CordiaUPC" w:eastAsia="Times New Roman" w:hAnsi="CordiaUPC" w:cs="CordiaUPC"/>
                <w:bCs/>
                <w:sz w:val="26"/>
                <w:szCs w:val="26"/>
              </w:rPr>
            </w:pPr>
          </w:p>
        </w:tc>
        <w:tc>
          <w:tcPr>
            <w:tcW w:w="1251" w:type="dxa"/>
          </w:tcPr>
          <w:p w14:paraId="41D9C7BE" w14:textId="77777777" w:rsidR="000463B5" w:rsidRPr="00CA7404" w:rsidRDefault="000463B5" w:rsidP="006D7A0D">
            <w:pPr>
              <w:spacing w:line="240" w:lineRule="exact"/>
              <w:jc w:val="center"/>
              <w:rPr>
                <w:rFonts w:ascii="CordiaUPC" w:eastAsia="Times New Roman" w:hAnsi="CordiaUPC" w:cs="CordiaUPC"/>
                <w:bCs/>
                <w:sz w:val="26"/>
                <w:szCs w:val="26"/>
              </w:rPr>
            </w:pPr>
          </w:p>
        </w:tc>
      </w:tr>
      <w:tr w:rsidR="000463B5" w:rsidRPr="00CA7404" w14:paraId="0A3252C2" w14:textId="77777777" w:rsidTr="006D7A0D">
        <w:trPr>
          <w:cantSplit/>
        </w:trPr>
        <w:tc>
          <w:tcPr>
            <w:tcW w:w="3870" w:type="dxa"/>
            <w:vAlign w:val="bottom"/>
          </w:tcPr>
          <w:p w14:paraId="0EAFAB32" w14:textId="77777777"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Foreign currencies and foreign exchange derivatives</w:t>
            </w:r>
          </w:p>
        </w:tc>
        <w:tc>
          <w:tcPr>
            <w:tcW w:w="1260" w:type="dxa"/>
            <w:vAlign w:val="bottom"/>
          </w:tcPr>
          <w:p w14:paraId="044755D0" w14:textId="5C03885C"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718</w:t>
            </w:r>
          </w:p>
        </w:tc>
        <w:tc>
          <w:tcPr>
            <w:tcW w:w="180" w:type="dxa"/>
            <w:vAlign w:val="bottom"/>
          </w:tcPr>
          <w:p w14:paraId="3FB3CC54"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vAlign w:val="bottom"/>
          </w:tcPr>
          <w:p w14:paraId="6FB27C18" w14:textId="39C7DF27"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706</w:t>
            </w:r>
          </w:p>
        </w:tc>
        <w:tc>
          <w:tcPr>
            <w:tcW w:w="180" w:type="dxa"/>
            <w:vAlign w:val="bottom"/>
          </w:tcPr>
          <w:p w14:paraId="2D4F8CCC"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vAlign w:val="bottom"/>
          </w:tcPr>
          <w:p w14:paraId="5FD92D1F" w14:textId="0287C56D"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595</w:t>
            </w:r>
          </w:p>
        </w:tc>
        <w:tc>
          <w:tcPr>
            <w:tcW w:w="180" w:type="dxa"/>
            <w:vAlign w:val="bottom"/>
          </w:tcPr>
          <w:p w14:paraId="29A4F540"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vAlign w:val="bottom"/>
          </w:tcPr>
          <w:p w14:paraId="38615CCF" w14:textId="75843906"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583</w:t>
            </w:r>
          </w:p>
        </w:tc>
      </w:tr>
      <w:tr w:rsidR="000463B5" w:rsidRPr="00CA7404" w14:paraId="3AD9E7BB" w14:textId="77777777" w:rsidTr="006D7A0D">
        <w:trPr>
          <w:cantSplit/>
        </w:trPr>
        <w:tc>
          <w:tcPr>
            <w:tcW w:w="3870" w:type="dxa"/>
            <w:vAlign w:val="bottom"/>
          </w:tcPr>
          <w:p w14:paraId="479DA2FC" w14:textId="77777777"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Interest rates derivatives</w:t>
            </w:r>
          </w:p>
        </w:tc>
        <w:tc>
          <w:tcPr>
            <w:tcW w:w="1260" w:type="dxa"/>
          </w:tcPr>
          <w:p w14:paraId="05827478" w14:textId="6A76A1A8" w:rsidR="000463B5" w:rsidRPr="000463B5" w:rsidRDefault="000463B5" w:rsidP="000463B5">
            <w:pPr>
              <w:tabs>
                <w:tab w:val="decimal" w:pos="938"/>
              </w:tabs>
              <w:spacing w:line="240" w:lineRule="exact"/>
              <w:ind w:right="74"/>
              <w:rPr>
                <w:rFonts w:ascii="CordiaUPC" w:hAnsi="CordiaUPC" w:cs="CordiaUPC"/>
                <w:color w:val="000000"/>
                <w:sz w:val="26"/>
                <w:szCs w:val="26"/>
              </w:rPr>
            </w:pPr>
            <w:r w:rsidRPr="000463B5">
              <w:rPr>
                <w:rFonts w:ascii="CordiaUPC" w:hAnsi="CordiaUPC" w:cs="CordiaUPC"/>
                <w:color w:val="000000"/>
                <w:sz w:val="26"/>
                <w:szCs w:val="26"/>
              </w:rPr>
              <w:t>16</w:t>
            </w:r>
          </w:p>
        </w:tc>
        <w:tc>
          <w:tcPr>
            <w:tcW w:w="180" w:type="dxa"/>
          </w:tcPr>
          <w:p w14:paraId="78BAC7AD"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308B3EDF" w14:textId="6CC91B4C"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18</w:t>
            </w:r>
          </w:p>
        </w:tc>
        <w:tc>
          <w:tcPr>
            <w:tcW w:w="180" w:type="dxa"/>
          </w:tcPr>
          <w:p w14:paraId="68F7B0C6"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01458BE0" w14:textId="14AF9F71" w:rsidR="000463B5" w:rsidRPr="000463B5" w:rsidRDefault="000463B5" w:rsidP="000463B5">
            <w:pPr>
              <w:tabs>
                <w:tab w:val="decimal" w:pos="938"/>
              </w:tabs>
              <w:spacing w:line="240" w:lineRule="exact"/>
              <w:ind w:right="74"/>
              <w:rPr>
                <w:rFonts w:ascii="CordiaUPC" w:hAnsi="CordiaUPC" w:cs="CordiaUPC"/>
                <w:color w:val="000000"/>
                <w:sz w:val="26"/>
                <w:szCs w:val="26"/>
              </w:rPr>
            </w:pPr>
            <w:r w:rsidRPr="000463B5">
              <w:rPr>
                <w:rFonts w:ascii="CordiaUPC" w:hAnsi="CordiaUPC" w:cs="CordiaUPC"/>
                <w:color w:val="000000"/>
                <w:sz w:val="26"/>
                <w:szCs w:val="26"/>
              </w:rPr>
              <w:t>9</w:t>
            </w:r>
          </w:p>
        </w:tc>
        <w:tc>
          <w:tcPr>
            <w:tcW w:w="180" w:type="dxa"/>
          </w:tcPr>
          <w:p w14:paraId="6413D216"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Pr>
          <w:p w14:paraId="676F7B4B" w14:textId="61070B6C"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11</w:t>
            </w:r>
          </w:p>
        </w:tc>
      </w:tr>
      <w:tr w:rsidR="000463B5" w:rsidRPr="00CA7404" w14:paraId="4CB16BAD" w14:textId="77777777" w:rsidTr="006D7A0D">
        <w:trPr>
          <w:cantSplit/>
        </w:trPr>
        <w:tc>
          <w:tcPr>
            <w:tcW w:w="3870" w:type="dxa"/>
            <w:vAlign w:val="bottom"/>
          </w:tcPr>
          <w:p w14:paraId="549BB199" w14:textId="77777777"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Debt securities</w:t>
            </w:r>
          </w:p>
        </w:tc>
        <w:tc>
          <w:tcPr>
            <w:tcW w:w="1260" w:type="dxa"/>
          </w:tcPr>
          <w:p w14:paraId="73F90B0D" w14:textId="5CC079BE" w:rsidR="000463B5" w:rsidRPr="000463B5" w:rsidRDefault="000463B5" w:rsidP="000463B5">
            <w:pPr>
              <w:tabs>
                <w:tab w:val="decimal" w:pos="938"/>
              </w:tabs>
              <w:spacing w:line="240" w:lineRule="exact"/>
              <w:ind w:right="74"/>
              <w:rPr>
                <w:rFonts w:ascii="CordiaUPC" w:hAnsi="CordiaUPC" w:cs="CordiaUPC"/>
                <w:color w:val="000000"/>
                <w:sz w:val="26"/>
                <w:szCs w:val="26"/>
              </w:rPr>
            </w:pPr>
            <w:r w:rsidRPr="000463B5">
              <w:rPr>
                <w:rFonts w:ascii="CordiaUPC" w:hAnsi="CordiaUPC" w:cs="CordiaUPC"/>
                <w:color w:val="000000"/>
                <w:sz w:val="26"/>
                <w:szCs w:val="26"/>
              </w:rPr>
              <w:t>(19)</w:t>
            </w:r>
          </w:p>
        </w:tc>
        <w:tc>
          <w:tcPr>
            <w:tcW w:w="180" w:type="dxa"/>
          </w:tcPr>
          <w:p w14:paraId="3429F513"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48AB9D6A" w14:textId="50E762E7"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152</w:t>
            </w:r>
          </w:p>
        </w:tc>
        <w:tc>
          <w:tcPr>
            <w:tcW w:w="180" w:type="dxa"/>
          </w:tcPr>
          <w:p w14:paraId="7AC2B83B"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1B22AFA3" w14:textId="7E2390A1" w:rsidR="000463B5" w:rsidRPr="000463B5" w:rsidRDefault="000463B5" w:rsidP="000463B5">
            <w:pPr>
              <w:tabs>
                <w:tab w:val="decimal" w:pos="938"/>
              </w:tabs>
              <w:spacing w:line="240" w:lineRule="exact"/>
              <w:ind w:right="74"/>
              <w:rPr>
                <w:rFonts w:ascii="CordiaUPC" w:hAnsi="CordiaUPC" w:cs="CordiaUPC"/>
                <w:color w:val="000000"/>
                <w:sz w:val="26"/>
                <w:szCs w:val="26"/>
              </w:rPr>
            </w:pPr>
            <w:r w:rsidRPr="000463B5">
              <w:rPr>
                <w:rFonts w:ascii="CordiaUPC" w:hAnsi="CordiaUPC" w:cs="CordiaUPC"/>
                <w:color w:val="000000"/>
                <w:sz w:val="26"/>
                <w:szCs w:val="26"/>
              </w:rPr>
              <w:t>(14)</w:t>
            </w:r>
          </w:p>
        </w:tc>
        <w:tc>
          <w:tcPr>
            <w:tcW w:w="180" w:type="dxa"/>
          </w:tcPr>
          <w:p w14:paraId="1CB8D1F7"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Pr>
          <w:p w14:paraId="795BAAB9" w14:textId="33166547"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67</w:t>
            </w:r>
          </w:p>
        </w:tc>
      </w:tr>
      <w:tr w:rsidR="000463B5" w:rsidRPr="00CA7404" w14:paraId="6D62F8C6" w14:textId="77777777" w:rsidTr="006D7A0D">
        <w:trPr>
          <w:cantSplit/>
        </w:trPr>
        <w:tc>
          <w:tcPr>
            <w:tcW w:w="3870" w:type="dxa"/>
          </w:tcPr>
          <w:p w14:paraId="4D7C980D" w14:textId="77777777"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lang w:val="en-US" w:bidi="th-TH"/>
              </w:rPr>
              <w:t xml:space="preserve">- </w:t>
            </w:r>
            <w:r w:rsidRPr="00CA7404">
              <w:rPr>
                <w:rFonts w:ascii="CordiaUPC" w:hAnsi="CordiaUPC" w:cs="CordiaUPC" w:hint="cs"/>
                <w:sz w:val="26"/>
                <w:szCs w:val="26"/>
                <w:lang w:val="en-US" w:bidi="th-TH"/>
              </w:rPr>
              <w:t>Equity securities</w:t>
            </w:r>
          </w:p>
        </w:tc>
        <w:tc>
          <w:tcPr>
            <w:tcW w:w="1260" w:type="dxa"/>
          </w:tcPr>
          <w:p w14:paraId="3FE1FA26" w14:textId="6C34531F"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4</w:t>
            </w:r>
          </w:p>
        </w:tc>
        <w:tc>
          <w:tcPr>
            <w:tcW w:w="180" w:type="dxa"/>
          </w:tcPr>
          <w:p w14:paraId="5B464BF6"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32DCF323" w14:textId="0EE0EB55"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(1)</w:t>
            </w:r>
          </w:p>
        </w:tc>
        <w:tc>
          <w:tcPr>
            <w:tcW w:w="180" w:type="dxa"/>
          </w:tcPr>
          <w:p w14:paraId="6168463A"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785B07F8" w14:textId="4940DC8D"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4</w:t>
            </w:r>
          </w:p>
        </w:tc>
        <w:tc>
          <w:tcPr>
            <w:tcW w:w="180" w:type="dxa"/>
          </w:tcPr>
          <w:p w14:paraId="574D9A52"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Pr>
          <w:p w14:paraId="572624EA" w14:textId="0DA2EFBC"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(1)</w:t>
            </w:r>
          </w:p>
        </w:tc>
      </w:tr>
      <w:tr w:rsidR="000463B5" w:rsidRPr="00CA7404" w14:paraId="3EFD6E6B" w14:textId="77777777" w:rsidTr="006D7A0D">
        <w:trPr>
          <w:cantSplit/>
        </w:trPr>
        <w:tc>
          <w:tcPr>
            <w:tcW w:w="3870" w:type="dxa"/>
          </w:tcPr>
          <w:p w14:paraId="08EEC6FC" w14:textId="77777777"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Others</w:t>
            </w:r>
          </w:p>
        </w:tc>
        <w:tc>
          <w:tcPr>
            <w:tcW w:w="1260" w:type="dxa"/>
            <w:tcBorders>
              <w:bottom w:val="single" w:sz="4" w:space="0" w:color="auto"/>
            </w:tcBorders>
          </w:tcPr>
          <w:p w14:paraId="4B54592F" w14:textId="2199192C" w:rsidR="000463B5" w:rsidRPr="000463B5" w:rsidRDefault="0038034B" w:rsidP="000463B5">
            <w:pPr>
              <w:tabs>
                <w:tab w:val="decimal" w:pos="938"/>
              </w:tabs>
              <w:spacing w:line="240" w:lineRule="exact"/>
              <w:ind w:right="74"/>
              <w:rPr>
                <w:rFonts w:ascii="CordiaUPC" w:eastAsia="Times New Roman" w:hAnsi="CordiaUPC" w:cs="CordiaUPC"/>
                <w:bCs/>
                <w:sz w:val="26"/>
                <w:szCs w:val="26"/>
              </w:rPr>
            </w:pPr>
            <w:r>
              <w:rPr>
                <w:rFonts w:ascii="CordiaUPC" w:hAnsi="CordiaUPC" w:cs="CordiaUPC"/>
                <w:color w:val="000000"/>
                <w:sz w:val="26"/>
                <w:szCs w:val="26"/>
              </w:rPr>
              <w:t>1</w:t>
            </w:r>
          </w:p>
        </w:tc>
        <w:tc>
          <w:tcPr>
            <w:tcW w:w="180" w:type="dxa"/>
          </w:tcPr>
          <w:p w14:paraId="7DEE3D48"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37B1F1DC" w14:textId="4D128440"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27</w:t>
            </w:r>
          </w:p>
        </w:tc>
        <w:tc>
          <w:tcPr>
            <w:tcW w:w="180" w:type="dxa"/>
          </w:tcPr>
          <w:p w14:paraId="409864C1"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315E262B" w14:textId="737F0391"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w:t>
            </w:r>
          </w:p>
        </w:tc>
        <w:tc>
          <w:tcPr>
            <w:tcW w:w="180" w:type="dxa"/>
          </w:tcPr>
          <w:p w14:paraId="03EB023D"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Borders>
              <w:bottom w:val="single" w:sz="4" w:space="0" w:color="auto"/>
            </w:tcBorders>
          </w:tcPr>
          <w:p w14:paraId="69C17DA1" w14:textId="4C64786C" w:rsidR="000463B5" w:rsidRPr="000463B5" w:rsidRDefault="000463B5" w:rsidP="000463B5">
            <w:pPr>
              <w:tabs>
                <w:tab w:val="decimal" w:pos="938"/>
              </w:tabs>
              <w:spacing w:line="240" w:lineRule="exact"/>
              <w:ind w:right="74"/>
              <w:rPr>
                <w:rFonts w:ascii="CordiaUPC" w:eastAsia="Times New Roman" w:hAnsi="CordiaUPC" w:cs="CordiaUPC"/>
                <w:bCs/>
                <w:sz w:val="26"/>
                <w:szCs w:val="26"/>
              </w:rPr>
            </w:pPr>
            <w:r w:rsidRPr="000463B5">
              <w:rPr>
                <w:rFonts w:ascii="CordiaUPC" w:hAnsi="CordiaUPC" w:cs="CordiaUPC"/>
                <w:color w:val="000000"/>
                <w:sz w:val="26"/>
                <w:szCs w:val="26"/>
              </w:rPr>
              <w:t>-</w:t>
            </w:r>
          </w:p>
        </w:tc>
      </w:tr>
      <w:tr w:rsidR="000463B5" w:rsidRPr="00CA7404" w14:paraId="03C654F2" w14:textId="77777777" w:rsidTr="006D7A0D">
        <w:trPr>
          <w:cantSplit/>
        </w:trPr>
        <w:tc>
          <w:tcPr>
            <w:tcW w:w="3870" w:type="dxa"/>
            <w:vAlign w:val="bottom"/>
          </w:tcPr>
          <w:p w14:paraId="1B81CC0D" w14:textId="77777777" w:rsidR="000463B5" w:rsidRPr="00CA7404" w:rsidRDefault="000463B5" w:rsidP="000463B5">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0" w:type="dxa"/>
            <w:tcBorders>
              <w:top w:val="single" w:sz="4" w:space="0" w:color="auto"/>
              <w:bottom w:val="single" w:sz="4" w:space="0" w:color="auto"/>
            </w:tcBorders>
          </w:tcPr>
          <w:p w14:paraId="5D7DC5A5" w14:textId="74CDB7AA"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720</w:t>
            </w:r>
          </w:p>
        </w:tc>
        <w:tc>
          <w:tcPr>
            <w:tcW w:w="180" w:type="dxa"/>
          </w:tcPr>
          <w:p w14:paraId="3D142A40"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49A5B4E3" w14:textId="4B76C1E9"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902</w:t>
            </w:r>
          </w:p>
        </w:tc>
        <w:tc>
          <w:tcPr>
            <w:tcW w:w="180" w:type="dxa"/>
          </w:tcPr>
          <w:p w14:paraId="751947EC"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60" w:type="dxa"/>
            <w:tcBorders>
              <w:top w:val="single" w:sz="4" w:space="0" w:color="auto"/>
              <w:bottom w:val="single" w:sz="4" w:space="0" w:color="auto"/>
            </w:tcBorders>
          </w:tcPr>
          <w:p w14:paraId="65E9124E" w14:textId="00432D17"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594</w:t>
            </w:r>
          </w:p>
        </w:tc>
        <w:tc>
          <w:tcPr>
            <w:tcW w:w="180" w:type="dxa"/>
          </w:tcPr>
          <w:p w14:paraId="397037FE"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51" w:type="dxa"/>
            <w:tcBorders>
              <w:top w:val="single" w:sz="4" w:space="0" w:color="auto"/>
              <w:bottom w:val="single" w:sz="4" w:space="0" w:color="auto"/>
            </w:tcBorders>
          </w:tcPr>
          <w:p w14:paraId="2120D634" w14:textId="36965682"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660</w:t>
            </w:r>
          </w:p>
        </w:tc>
      </w:tr>
      <w:tr w:rsidR="000463B5" w:rsidRPr="00CA7404" w14:paraId="11276B11" w14:textId="77777777" w:rsidTr="006D7A0D">
        <w:trPr>
          <w:cantSplit/>
        </w:trPr>
        <w:tc>
          <w:tcPr>
            <w:tcW w:w="3870" w:type="dxa"/>
            <w:vAlign w:val="bottom"/>
          </w:tcPr>
          <w:p w14:paraId="6AB58966" w14:textId="77777777" w:rsidR="000463B5" w:rsidRPr="00CA7404" w:rsidRDefault="000463B5" w:rsidP="006D7A0D">
            <w:pPr>
              <w:spacing w:line="240" w:lineRule="exact"/>
              <w:ind w:left="191" w:hanging="191"/>
              <w:rPr>
                <w:rFonts w:ascii="CordiaUPC" w:eastAsia="Times New Roman" w:hAnsi="CordiaUPC" w:cs="CordiaUPC"/>
                <w:b/>
                <w:sz w:val="26"/>
                <w:szCs w:val="26"/>
              </w:rPr>
            </w:pPr>
          </w:p>
        </w:tc>
        <w:tc>
          <w:tcPr>
            <w:tcW w:w="1260" w:type="dxa"/>
            <w:tcBorders>
              <w:top w:val="single" w:sz="4" w:space="0" w:color="auto"/>
            </w:tcBorders>
          </w:tcPr>
          <w:p w14:paraId="516504D1"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2B769BF2"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60" w:type="dxa"/>
            <w:tcBorders>
              <w:top w:val="single" w:sz="4" w:space="0" w:color="auto"/>
            </w:tcBorders>
          </w:tcPr>
          <w:p w14:paraId="00495A7A"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19209958"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60" w:type="dxa"/>
            <w:tcBorders>
              <w:top w:val="single" w:sz="4" w:space="0" w:color="auto"/>
            </w:tcBorders>
          </w:tcPr>
          <w:p w14:paraId="12A78017"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3EE9C043"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51" w:type="dxa"/>
            <w:tcBorders>
              <w:top w:val="single" w:sz="4" w:space="0" w:color="auto"/>
            </w:tcBorders>
          </w:tcPr>
          <w:p w14:paraId="2881A86F"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r>
      <w:tr w:rsidR="000463B5" w:rsidRPr="00CA7404" w14:paraId="3F9039EC" w14:textId="77777777" w:rsidTr="006D7A0D">
        <w:trPr>
          <w:cantSplit/>
        </w:trPr>
        <w:tc>
          <w:tcPr>
            <w:tcW w:w="3870" w:type="dxa"/>
          </w:tcPr>
          <w:p w14:paraId="30431C41" w14:textId="77777777" w:rsidR="000463B5" w:rsidRPr="00CA7404" w:rsidRDefault="000463B5" w:rsidP="006D7A0D">
            <w:pPr>
              <w:spacing w:line="240" w:lineRule="exact"/>
              <w:ind w:left="191" w:hanging="191"/>
              <w:rPr>
                <w:rFonts w:ascii="CordiaUPC" w:eastAsia="Times New Roman" w:hAnsi="CordiaUPC" w:cs="CordiaUPC"/>
                <w:bCs/>
                <w:sz w:val="26"/>
                <w:szCs w:val="26"/>
              </w:rPr>
            </w:pPr>
            <w:r w:rsidRPr="00CA7404">
              <w:rPr>
                <w:rFonts w:ascii="CordiaUPC" w:hAnsi="CordiaUPC" w:cs="CordiaUPC" w:hint="cs"/>
                <w:b/>
                <w:bCs/>
                <w:sz w:val="26"/>
                <w:szCs w:val="26"/>
              </w:rPr>
              <w:t xml:space="preserve">Gain (losses) on financial instruments designated at FVTPL </w:t>
            </w:r>
          </w:p>
        </w:tc>
        <w:tc>
          <w:tcPr>
            <w:tcW w:w="1260" w:type="dxa"/>
          </w:tcPr>
          <w:p w14:paraId="199FC27B"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20F4AC7F"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60" w:type="dxa"/>
          </w:tcPr>
          <w:p w14:paraId="658A465F"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04BA9A3C"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60" w:type="dxa"/>
          </w:tcPr>
          <w:p w14:paraId="05BB9C9C"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c>
          <w:tcPr>
            <w:tcW w:w="180" w:type="dxa"/>
          </w:tcPr>
          <w:p w14:paraId="0973B19D" w14:textId="77777777" w:rsidR="000463B5" w:rsidRPr="000463B5" w:rsidRDefault="000463B5" w:rsidP="006D7A0D">
            <w:pPr>
              <w:spacing w:line="240" w:lineRule="exact"/>
              <w:jc w:val="center"/>
              <w:rPr>
                <w:rFonts w:ascii="CordiaUPC" w:eastAsia="Times New Roman" w:hAnsi="CordiaUPC" w:cs="CordiaUPC"/>
                <w:bCs/>
                <w:sz w:val="26"/>
                <w:szCs w:val="26"/>
              </w:rPr>
            </w:pPr>
          </w:p>
        </w:tc>
        <w:tc>
          <w:tcPr>
            <w:tcW w:w="1251" w:type="dxa"/>
          </w:tcPr>
          <w:p w14:paraId="36719C91" w14:textId="77777777" w:rsidR="000463B5" w:rsidRPr="000463B5" w:rsidRDefault="000463B5" w:rsidP="006D7A0D">
            <w:pPr>
              <w:tabs>
                <w:tab w:val="decimal" w:pos="938"/>
              </w:tabs>
              <w:spacing w:line="240" w:lineRule="exact"/>
              <w:rPr>
                <w:rFonts w:ascii="CordiaUPC" w:eastAsia="Times New Roman" w:hAnsi="CordiaUPC" w:cs="CordiaUPC"/>
                <w:bCs/>
                <w:sz w:val="26"/>
                <w:szCs w:val="26"/>
              </w:rPr>
            </w:pPr>
          </w:p>
        </w:tc>
      </w:tr>
      <w:tr w:rsidR="000463B5" w:rsidRPr="00CA7404" w14:paraId="12E7EA43" w14:textId="77777777" w:rsidTr="006D7A0D">
        <w:trPr>
          <w:cantSplit/>
        </w:trPr>
        <w:tc>
          <w:tcPr>
            <w:tcW w:w="3870" w:type="dxa"/>
          </w:tcPr>
          <w:p w14:paraId="1B0AE502" w14:textId="77777777" w:rsidR="000463B5" w:rsidRPr="00CA7404" w:rsidRDefault="000463B5" w:rsidP="000463B5">
            <w:pPr>
              <w:spacing w:line="240" w:lineRule="exact"/>
              <w:ind w:left="191" w:hanging="191"/>
              <w:rPr>
                <w:rFonts w:ascii="CordiaUPC" w:eastAsia="Times New Roman" w:hAnsi="CordiaUPC" w:cs="CordiaUPC"/>
                <w:bCs/>
                <w:sz w:val="26"/>
                <w:szCs w:val="26"/>
              </w:rPr>
            </w:pPr>
            <w:r>
              <w:rPr>
                <w:rFonts w:ascii="CordiaUPC" w:hAnsi="CordiaUPC" w:cs="CordiaUPC"/>
                <w:sz w:val="26"/>
                <w:szCs w:val="26"/>
              </w:rPr>
              <w:t xml:space="preserve">- </w:t>
            </w:r>
            <w:r w:rsidRPr="00CA7404">
              <w:rPr>
                <w:rFonts w:ascii="CordiaUPC" w:hAnsi="CordiaUPC" w:cs="CordiaUPC" w:hint="cs"/>
                <w:sz w:val="26"/>
                <w:szCs w:val="26"/>
              </w:rPr>
              <w:t>Borrowings</w:t>
            </w:r>
          </w:p>
        </w:tc>
        <w:tc>
          <w:tcPr>
            <w:tcW w:w="1260" w:type="dxa"/>
          </w:tcPr>
          <w:p w14:paraId="0C004224" w14:textId="76242721" w:rsidR="000463B5" w:rsidRPr="000463B5" w:rsidRDefault="000463B5" w:rsidP="000463B5">
            <w:pPr>
              <w:tabs>
                <w:tab w:val="decimal" w:pos="938"/>
              </w:tabs>
              <w:spacing w:line="240" w:lineRule="exact"/>
              <w:rPr>
                <w:rFonts w:ascii="CordiaUPC" w:eastAsia="Times New Roman" w:hAnsi="CordiaUPC" w:cs="CordiaUPC"/>
                <w:bCs/>
                <w:sz w:val="26"/>
                <w:szCs w:val="26"/>
              </w:rPr>
            </w:pPr>
            <w:r w:rsidRPr="000463B5">
              <w:rPr>
                <w:rFonts w:ascii="CordiaUPC" w:hAnsi="CordiaUPC" w:cs="CordiaUPC"/>
                <w:color w:val="000000"/>
                <w:sz w:val="26"/>
                <w:szCs w:val="26"/>
              </w:rPr>
              <w:t>(4)</w:t>
            </w:r>
          </w:p>
        </w:tc>
        <w:tc>
          <w:tcPr>
            <w:tcW w:w="180" w:type="dxa"/>
          </w:tcPr>
          <w:p w14:paraId="00F60C57"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vAlign w:val="bottom"/>
          </w:tcPr>
          <w:p w14:paraId="7A440DFD" w14:textId="253A236B" w:rsidR="000463B5" w:rsidRPr="000463B5" w:rsidRDefault="000463B5" w:rsidP="000463B5">
            <w:pPr>
              <w:tabs>
                <w:tab w:val="decimal" w:pos="938"/>
              </w:tabs>
              <w:spacing w:line="240" w:lineRule="exact"/>
              <w:rPr>
                <w:rFonts w:ascii="CordiaUPC" w:eastAsia="Times New Roman" w:hAnsi="CordiaUPC" w:cs="CordiaUPC"/>
                <w:bCs/>
                <w:sz w:val="26"/>
                <w:szCs w:val="26"/>
              </w:rPr>
            </w:pPr>
            <w:r w:rsidRPr="000463B5">
              <w:rPr>
                <w:rFonts w:ascii="CordiaUPC" w:hAnsi="CordiaUPC" w:cs="CordiaUPC"/>
                <w:color w:val="000000"/>
                <w:sz w:val="26"/>
                <w:szCs w:val="26"/>
              </w:rPr>
              <w:t>(12)</w:t>
            </w:r>
          </w:p>
        </w:tc>
        <w:tc>
          <w:tcPr>
            <w:tcW w:w="180" w:type="dxa"/>
          </w:tcPr>
          <w:p w14:paraId="1FD99F72"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Pr>
          <w:p w14:paraId="7AC69314" w14:textId="7C480AFE" w:rsidR="000463B5" w:rsidRPr="000463B5" w:rsidRDefault="000463B5" w:rsidP="000463B5">
            <w:pPr>
              <w:tabs>
                <w:tab w:val="decimal" w:pos="938"/>
              </w:tabs>
              <w:spacing w:line="240" w:lineRule="exact"/>
              <w:rPr>
                <w:rFonts w:ascii="CordiaUPC" w:eastAsia="Times New Roman" w:hAnsi="CordiaUPC" w:cs="CordiaUPC"/>
                <w:bCs/>
                <w:sz w:val="26"/>
                <w:szCs w:val="26"/>
              </w:rPr>
            </w:pPr>
            <w:r w:rsidRPr="000463B5">
              <w:rPr>
                <w:rFonts w:ascii="CordiaUPC" w:hAnsi="CordiaUPC" w:cs="CordiaUPC"/>
                <w:color w:val="000000"/>
                <w:sz w:val="26"/>
                <w:szCs w:val="26"/>
              </w:rPr>
              <w:t>(4)</w:t>
            </w:r>
          </w:p>
        </w:tc>
        <w:tc>
          <w:tcPr>
            <w:tcW w:w="180" w:type="dxa"/>
          </w:tcPr>
          <w:p w14:paraId="2F056F16"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vAlign w:val="bottom"/>
          </w:tcPr>
          <w:p w14:paraId="7E836C8A" w14:textId="4906BAA0" w:rsidR="000463B5" w:rsidRPr="000463B5" w:rsidRDefault="000463B5" w:rsidP="000463B5">
            <w:pPr>
              <w:tabs>
                <w:tab w:val="decimal" w:pos="938"/>
              </w:tabs>
              <w:spacing w:line="240" w:lineRule="exact"/>
              <w:rPr>
                <w:rFonts w:ascii="CordiaUPC" w:eastAsia="Times New Roman" w:hAnsi="CordiaUPC" w:cs="CordiaUPC"/>
                <w:bCs/>
                <w:sz w:val="26"/>
                <w:szCs w:val="26"/>
              </w:rPr>
            </w:pPr>
            <w:r w:rsidRPr="000463B5">
              <w:rPr>
                <w:rFonts w:ascii="CordiaUPC" w:hAnsi="CordiaUPC" w:cs="CordiaUPC"/>
                <w:color w:val="000000"/>
                <w:sz w:val="26"/>
                <w:szCs w:val="26"/>
              </w:rPr>
              <w:t>(12)</w:t>
            </w:r>
          </w:p>
        </w:tc>
      </w:tr>
      <w:tr w:rsidR="000463B5" w:rsidRPr="00CA7404" w14:paraId="69F512B1" w14:textId="77777777" w:rsidTr="006D7A0D">
        <w:trPr>
          <w:cantSplit/>
        </w:trPr>
        <w:tc>
          <w:tcPr>
            <w:tcW w:w="3870" w:type="dxa"/>
            <w:vAlign w:val="bottom"/>
          </w:tcPr>
          <w:p w14:paraId="6612D731" w14:textId="124F9BFA" w:rsidR="000463B5" w:rsidRPr="000463B5" w:rsidRDefault="000463B5" w:rsidP="000463B5">
            <w:pPr>
              <w:spacing w:line="240" w:lineRule="exact"/>
              <w:ind w:left="191" w:hanging="191"/>
              <w:rPr>
                <w:rFonts w:ascii="CordiaUPC" w:eastAsia="Times New Roman" w:hAnsi="CordiaUPC" w:cs="CordiaUPC"/>
                <w:bCs/>
                <w:sz w:val="26"/>
                <w:szCs w:val="26"/>
                <w:lang w:val="en-US"/>
              </w:rPr>
            </w:pPr>
            <w:r w:rsidRPr="000463B5">
              <w:rPr>
                <w:rFonts w:ascii="CordiaUPC" w:eastAsia="Times New Roman" w:hAnsi="CordiaUPC" w:cs="CordiaUPC"/>
                <w:bCs/>
                <w:sz w:val="26"/>
                <w:szCs w:val="26"/>
              </w:rPr>
              <w:t xml:space="preserve">- </w:t>
            </w:r>
            <w:r w:rsidRPr="000463B5">
              <w:rPr>
                <w:rFonts w:ascii="CordiaUPC" w:hAnsi="CordiaUPC" w:cs="CordiaUPC"/>
                <w:sz w:val="26"/>
                <w:szCs w:val="26"/>
              </w:rPr>
              <w:t>Gains on hedge accounting</w:t>
            </w:r>
          </w:p>
        </w:tc>
        <w:tc>
          <w:tcPr>
            <w:tcW w:w="1260" w:type="dxa"/>
            <w:tcBorders>
              <w:bottom w:val="single" w:sz="4" w:space="0" w:color="auto"/>
            </w:tcBorders>
          </w:tcPr>
          <w:p w14:paraId="7BD65E3F" w14:textId="01481460" w:rsidR="000463B5" w:rsidRPr="000463B5" w:rsidRDefault="000463B5" w:rsidP="000463B5">
            <w:pPr>
              <w:tabs>
                <w:tab w:val="decimal" w:pos="938"/>
              </w:tabs>
              <w:spacing w:line="240" w:lineRule="exact"/>
              <w:rPr>
                <w:rFonts w:ascii="CordiaUPC" w:eastAsia="Times New Roman" w:hAnsi="CordiaUPC" w:cs="CordiaUPC"/>
                <w:bCs/>
                <w:sz w:val="26"/>
                <w:szCs w:val="26"/>
              </w:rPr>
            </w:pPr>
            <w:r w:rsidRPr="000463B5">
              <w:rPr>
                <w:rFonts w:ascii="CordiaUPC" w:hAnsi="CordiaUPC" w:cs="CordiaUPC"/>
                <w:color w:val="000000"/>
                <w:sz w:val="26"/>
                <w:szCs w:val="26"/>
              </w:rPr>
              <w:t>94</w:t>
            </w:r>
          </w:p>
        </w:tc>
        <w:tc>
          <w:tcPr>
            <w:tcW w:w="180" w:type="dxa"/>
          </w:tcPr>
          <w:p w14:paraId="69EA82DB"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64AB0205" w14:textId="1B355B88" w:rsidR="000463B5" w:rsidRPr="000463B5" w:rsidRDefault="000463B5" w:rsidP="000463B5">
            <w:pPr>
              <w:tabs>
                <w:tab w:val="decimal" w:pos="938"/>
              </w:tabs>
              <w:spacing w:line="240" w:lineRule="exact"/>
              <w:rPr>
                <w:rFonts w:ascii="CordiaUPC" w:eastAsia="Times New Roman" w:hAnsi="CordiaUPC" w:cs="CordiaUPC"/>
                <w:bCs/>
                <w:sz w:val="26"/>
                <w:szCs w:val="26"/>
              </w:rPr>
            </w:pPr>
            <w:r w:rsidRPr="000463B5">
              <w:rPr>
                <w:rFonts w:ascii="CordiaUPC" w:eastAsia="Times New Roman" w:hAnsi="CordiaUPC" w:cs="CordiaUPC"/>
                <w:sz w:val="26"/>
                <w:szCs w:val="26"/>
                <w:cs/>
              </w:rPr>
              <w:t>-</w:t>
            </w:r>
          </w:p>
        </w:tc>
        <w:tc>
          <w:tcPr>
            <w:tcW w:w="180" w:type="dxa"/>
          </w:tcPr>
          <w:p w14:paraId="0F795A54"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60" w:type="dxa"/>
            <w:tcBorders>
              <w:bottom w:val="single" w:sz="4" w:space="0" w:color="auto"/>
            </w:tcBorders>
          </w:tcPr>
          <w:p w14:paraId="3D8AFA32" w14:textId="045B50FE" w:rsidR="000463B5" w:rsidRPr="000463B5" w:rsidRDefault="000463B5" w:rsidP="000463B5">
            <w:pPr>
              <w:tabs>
                <w:tab w:val="decimal" w:pos="938"/>
              </w:tabs>
              <w:spacing w:line="240" w:lineRule="exact"/>
              <w:rPr>
                <w:rFonts w:ascii="CordiaUPC" w:eastAsia="Times New Roman" w:hAnsi="CordiaUPC" w:cs="CordiaUPC"/>
                <w:bCs/>
                <w:sz w:val="26"/>
                <w:szCs w:val="26"/>
              </w:rPr>
            </w:pPr>
            <w:r w:rsidRPr="000463B5">
              <w:rPr>
                <w:rFonts w:ascii="CordiaUPC" w:hAnsi="CordiaUPC" w:cs="CordiaUPC"/>
                <w:color w:val="000000"/>
                <w:sz w:val="26"/>
                <w:szCs w:val="26"/>
              </w:rPr>
              <w:t>-</w:t>
            </w:r>
          </w:p>
        </w:tc>
        <w:tc>
          <w:tcPr>
            <w:tcW w:w="180" w:type="dxa"/>
          </w:tcPr>
          <w:p w14:paraId="17AD140D" w14:textId="77777777" w:rsidR="000463B5" w:rsidRPr="000463B5" w:rsidRDefault="000463B5" w:rsidP="000463B5">
            <w:pPr>
              <w:spacing w:line="240" w:lineRule="exact"/>
              <w:jc w:val="center"/>
              <w:rPr>
                <w:rFonts w:ascii="CordiaUPC" w:eastAsia="Times New Roman" w:hAnsi="CordiaUPC" w:cs="CordiaUPC"/>
                <w:bCs/>
                <w:sz w:val="26"/>
                <w:szCs w:val="26"/>
              </w:rPr>
            </w:pPr>
          </w:p>
        </w:tc>
        <w:tc>
          <w:tcPr>
            <w:tcW w:w="1251" w:type="dxa"/>
            <w:tcBorders>
              <w:bottom w:val="single" w:sz="4" w:space="0" w:color="auto"/>
            </w:tcBorders>
          </w:tcPr>
          <w:p w14:paraId="65E6FFED" w14:textId="0E08BF00" w:rsidR="000463B5" w:rsidRPr="000463B5" w:rsidRDefault="000463B5" w:rsidP="000463B5">
            <w:pPr>
              <w:tabs>
                <w:tab w:val="decimal" w:pos="938"/>
              </w:tabs>
              <w:spacing w:line="240" w:lineRule="exact"/>
              <w:rPr>
                <w:rFonts w:ascii="CordiaUPC" w:eastAsia="Times New Roman" w:hAnsi="CordiaUPC" w:cs="CordiaUPC"/>
                <w:bCs/>
                <w:sz w:val="26"/>
                <w:szCs w:val="26"/>
              </w:rPr>
            </w:pPr>
            <w:r w:rsidRPr="000463B5">
              <w:rPr>
                <w:rFonts w:ascii="CordiaUPC" w:eastAsia="Times New Roman" w:hAnsi="CordiaUPC" w:cs="CordiaUPC"/>
                <w:sz w:val="26"/>
                <w:szCs w:val="26"/>
              </w:rPr>
              <w:t>-</w:t>
            </w:r>
          </w:p>
        </w:tc>
      </w:tr>
      <w:tr w:rsidR="000463B5" w:rsidRPr="00CA7404" w14:paraId="3D90670C" w14:textId="77777777" w:rsidTr="006D7A0D">
        <w:trPr>
          <w:cantSplit/>
        </w:trPr>
        <w:tc>
          <w:tcPr>
            <w:tcW w:w="3870" w:type="dxa"/>
            <w:vAlign w:val="bottom"/>
          </w:tcPr>
          <w:p w14:paraId="79DB0A35" w14:textId="77777777" w:rsidR="000463B5" w:rsidRPr="00CA7404" w:rsidRDefault="000463B5" w:rsidP="006D7A0D">
            <w:pPr>
              <w:spacing w:line="240" w:lineRule="exact"/>
              <w:ind w:left="191" w:hanging="191"/>
              <w:rPr>
                <w:rFonts w:ascii="CordiaUPC" w:eastAsia="Times New Roman" w:hAnsi="CordiaUPC" w:cs="CordiaUPC"/>
                <w:b/>
                <w:sz w:val="26"/>
                <w:szCs w:val="26"/>
              </w:rPr>
            </w:pPr>
          </w:p>
        </w:tc>
        <w:tc>
          <w:tcPr>
            <w:tcW w:w="1260" w:type="dxa"/>
            <w:tcBorders>
              <w:top w:val="single" w:sz="4" w:space="0" w:color="auto"/>
            </w:tcBorders>
          </w:tcPr>
          <w:p w14:paraId="63238166" w14:textId="77777777" w:rsidR="000463B5" w:rsidRPr="000463B5" w:rsidRDefault="000463B5" w:rsidP="006D7A0D">
            <w:pPr>
              <w:tabs>
                <w:tab w:val="decimal" w:pos="938"/>
              </w:tabs>
              <w:spacing w:line="240" w:lineRule="exact"/>
              <w:rPr>
                <w:rFonts w:ascii="CordiaUPC" w:eastAsia="Times New Roman" w:hAnsi="CordiaUPC" w:cs="CordiaUPC"/>
                <w:b/>
                <w:sz w:val="26"/>
                <w:szCs w:val="26"/>
              </w:rPr>
            </w:pPr>
          </w:p>
        </w:tc>
        <w:tc>
          <w:tcPr>
            <w:tcW w:w="180" w:type="dxa"/>
          </w:tcPr>
          <w:p w14:paraId="6428007E" w14:textId="77777777" w:rsidR="000463B5" w:rsidRPr="000463B5" w:rsidRDefault="000463B5" w:rsidP="006D7A0D">
            <w:pPr>
              <w:spacing w:line="240" w:lineRule="exact"/>
              <w:jc w:val="center"/>
              <w:rPr>
                <w:rFonts w:ascii="CordiaUPC" w:eastAsia="Times New Roman" w:hAnsi="CordiaUPC" w:cs="CordiaUPC"/>
                <w:b/>
                <w:sz w:val="26"/>
                <w:szCs w:val="26"/>
              </w:rPr>
            </w:pPr>
          </w:p>
        </w:tc>
        <w:tc>
          <w:tcPr>
            <w:tcW w:w="1260" w:type="dxa"/>
            <w:tcBorders>
              <w:top w:val="single" w:sz="4" w:space="0" w:color="auto"/>
            </w:tcBorders>
          </w:tcPr>
          <w:p w14:paraId="6DA7C4D4" w14:textId="77777777" w:rsidR="000463B5" w:rsidRPr="000463B5" w:rsidRDefault="000463B5" w:rsidP="006D7A0D">
            <w:pPr>
              <w:tabs>
                <w:tab w:val="decimal" w:pos="938"/>
              </w:tabs>
              <w:spacing w:line="240" w:lineRule="exact"/>
              <w:rPr>
                <w:rFonts w:ascii="CordiaUPC" w:eastAsia="Times New Roman" w:hAnsi="CordiaUPC" w:cs="CordiaUPC"/>
                <w:b/>
                <w:sz w:val="26"/>
                <w:szCs w:val="26"/>
              </w:rPr>
            </w:pPr>
          </w:p>
        </w:tc>
        <w:tc>
          <w:tcPr>
            <w:tcW w:w="180" w:type="dxa"/>
          </w:tcPr>
          <w:p w14:paraId="5836D7CC" w14:textId="77777777" w:rsidR="000463B5" w:rsidRPr="000463B5" w:rsidRDefault="000463B5" w:rsidP="006D7A0D">
            <w:pPr>
              <w:spacing w:line="240" w:lineRule="exact"/>
              <w:jc w:val="center"/>
              <w:rPr>
                <w:rFonts w:ascii="CordiaUPC" w:eastAsia="Times New Roman" w:hAnsi="CordiaUPC" w:cs="CordiaUPC"/>
                <w:b/>
                <w:sz w:val="26"/>
                <w:szCs w:val="26"/>
              </w:rPr>
            </w:pPr>
          </w:p>
        </w:tc>
        <w:tc>
          <w:tcPr>
            <w:tcW w:w="1260" w:type="dxa"/>
            <w:tcBorders>
              <w:top w:val="single" w:sz="4" w:space="0" w:color="auto"/>
            </w:tcBorders>
          </w:tcPr>
          <w:p w14:paraId="4B01A4C5" w14:textId="77777777" w:rsidR="000463B5" w:rsidRPr="000463B5" w:rsidRDefault="000463B5" w:rsidP="006D7A0D">
            <w:pPr>
              <w:tabs>
                <w:tab w:val="decimal" w:pos="938"/>
              </w:tabs>
              <w:spacing w:line="240" w:lineRule="exact"/>
              <w:rPr>
                <w:rFonts w:ascii="CordiaUPC" w:eastAsia="Times New Roman" w:hAnsi="CordiaUPC" w:cs="CordiaUPC"/>
                <w:b/>
                <w:sz w:val="26"/>
                <w:szCs w:val="26"/>
              </w:rPr>
            </w:pPr>
          </w:p>
        </w:tc>
        <w:tc>
          <w:tcPr>
            <w:tcW w:w="180" w:type="dxa"/>
          </w:tcPr>
          <w:p w14:paraId="191AF67B" w14:textId="77777777" w:rsidR="000463B5" w:rsidRPr="000463B5" w:rsidRDefault="000463B5" w:rsidP="006D7A0D">
            <w:pPr>
              <w:spacing w:line="240" w:lineRule="exact"/>
              <w:jc w:val="center"/>
              <w:rPr>
                <w:rFonts w:ascii="CordiaUPC" w:eastAsia="Times New Roman" w:hAnsi="CordiaUPC" w:cs="CordiaUPC"/>
                <w:b/>
                <w:sz w:val="26"/>
                <w:szCs w:val="26"/>
              </w:rPr>
            </w:pPr>
          </w:p>
        </w:tc>
        <w:tc>
          <w:tcPr>
            <w:tcW w:w="1251" w:type="dxa"/>
            <w:tcBorders>
              <w:top w:val="single" w:sz="4" w:space="0" w:color="auto"/>
            </w:tcBorders>
          </w:tcPr>
          <w:p w14:paraId="3A6E8927" w14:textId="77777777" w:rsidR="000463B5" w:rsidRPr="000463B5" w:rsidRDefault="000463B5" w:rsidP="006D7A0D">
            <w:pPr>
              <w:tabs>
                <w:tab w:val="decimal" w:pos="938"/>
              </w:tabs>
              <w:spacing w:line="240" w:lineRule="exact"/>
              <w:rPr>
                <w:rFonts w:ascii="CordiaUPC" w:eastAsia="Times New Roman" w:hAnsi="CordiaUPC" w:cs="CordiaUPC"/>
                <w:b/>
                <w:sz w:val="26"/>
                <w:szCs w:val="26"/>
              </w:rPr>
            </w:pPr>
          </w:p>
        </w:tc>
      </w:tr>
      <w:tr w:rsidR="000463B5" w:rsidRPr="00CA7404" w14:paraId="7F067F63" w14:textId="77777777" w:rsidTr="006D7A0D">
        <w:trPr>
          <w:cantSplit/>
        </w:trPr>
        <w:tc>
          <w:tcPr>
            <w:tcW w:w="3870" w:type="dxa"/>
            <w:vAlign w:val="bottom"/>
          </w:tcPr>
          <w:p w14:paraId="67CE14F1" w14:textId="77777777" w:rsidR="000463B5" w:rsidRPr="00CA7404" w:rsidRDefault="000463B5" w:rsidP="000463B5">
            <w:pPr>
              <w:spacing w:line="240" w:lineRule="exact"/>
              <w:ind w:left="191" w:hanging="191"/>
              <w:rPr>
                <w:rFonts w:ascii="CordiaUPC" w:eastAsia="Times New Roman" w:hAnsi="CordiaUPC" w:cs="CordiaUPC"/>
                <w:b/>
                <w:sz w:val="26"/>
                <w:szCs w:val="26"/>
              </w:rPr>
            </w:pPr>
            <w:r w:rsidRPr="00CA7404">
              <w:rPr>
                <w:rFonts w:ascii="CordiaUPC" w:eastAsia="Times New Roman" w:hAnsi="CordiaUPC" w:cs="CordiaUPC" w:hint="cs"/>
                <w:b/>
                <w:sz w:val="26"/>
                <w:szCs w:val="26"/>
              </w:rPr>
              <w:t>Total</w:t>
            </w:r>
          </w:p>
        </w:tc>
        <w:tc>
          <w:tcPr>
            <w:tcW w:w="1260" w:type="dxa"/>
            <w:tcBorders>
              <w:bottom w:val="double" w:sz="4" w:space="0" w:color="auto"/>
            </w:tcBorders>
          </w:tcPr>
          <w:p w14:paraId="68065CBB" w14:textId="43CBD370"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810</w:t>
            </w:r>
          </w:p>
        </w:tc>
        <w:tc>
          <w:tcPr>
            <w:tcW w:w="180" w:type="dxa"/>
          </w:tcPr>
          <w:p w14:paraId="57206373"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60" w:type="dxa"/>
            <w:tcBorders>
              <w:bottom w:val="double" w:sz="4" w:space="0" w:color="auto"/>
            </w:tcBorders>
          </w:tcPr>
          <w:p w14:paraId="109413BD" w14:textId="7F0B22D7"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eastAsia="Times New Roman" w:hAnsi="CordiaUPC" w:cs="CordiaUPC"/>
                <w:b/>
                <w:sz w:val="26"/>
                <w:szCs w:val="26"/>
              </w:rPr>
              <w:t>890</w:t>
            </w:r>
          </w:p>
        </w:tc>
        <w:tc>
          <w:tcPr>
            <w:tcW w:w="180" w:type="dxa"/>
          </w:tcPr>
          <w:p w14:paraId="1BC5EEC9" w14:textId="77777777" w:rsidR="000463B5" w:rsidRPr="000463B5" w:rsidRDefault="000463B5" w:rsidP="000463B5">
            <w:pPr>
              <w:spacing w:line="240" w:lineRule="exact"/>
              <w:jc w:val="center"/>
              <w:rPr>
                <w:rFonts w:ascii="CordiaUPC" w:eastAsia="Times New Roman" w:hAnsi="CordiaUPC" w:cs="CordiaUPC"/>
                <w:b/>
                <w:sz w:val="26"/>
                <w:szCs w:val="26"/>
              </w:rPr>
            </w:pPr>
          </w:p>
        </w:tc>
        <w:tc>
          <w:tcPr>
            <w:tcW w:w="1260" w:type="dxa"/>
            <w:tcBorders>
              <w:bottom w:val="double" w:sz="4" w:space="0" w:color="auto"/>
            </w:tcBorders>
          </w:tcPr>
          <w:p w14:paraId="1366668B" w14:textId="04970A81"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hAnsi="CordiaUPC" w:cs="CordiaUPC"/>
                <w:b/>
                <w:bCs/>
                <w:color w:val="000000"/>
                <w:sz w:val="26"/>
                <w:szCs w:val="26"/>
              </w:rPr>
              <w:t>590</w:t>
            </w:r>
          </w:p>
        </w:tc>
        <w:tc>
          <w:tcPr>
            <w:tcW w:w="180" w:type="dxa"/>
          </w:tcPr>
          <w:p w14:paraId="5A78ADF3" w14:textId="77777777" w:rsidR="000463B5" w:rsidRPr="000463B5" w:rsidRDefault="000463B5" w:rsidP="000463B5">
            <w:pPr>
              <w:tabs>
                <w:tab w:val="decimal" w:pos="911"/>
              </w:tabs>
              <w:spacing w:line="240" w:lineRule="exact"/>
              <w:rPr>
                <w:rFonts w:ascii="CordiaUPC" w:eastAsia="Times New Roman" w:hAnsi="CordiaUPC" w:cs="CordiaUPC"/>
                <w:b/>
                <w:sz w:val="26"/>
                <w:szCs w:val="26"/>
              </w:rPr>
            </w:pPr>
          </w:p>
        </w:tc>
        <w:tc>
          <w:tcPr>
            <w:tcW w:w="1251" w:type="dxa"/>
            <w:tcBorders>
              <w:bottom w:val="double" w:sz="4" w:space="0" w:color="auto"/>
            </w:tcBorders>
          </w:tcPr>
          <w:p w14:paraId="62B619BE" w14:textId="4AC2F352" w:rsidR="000463B5" w:rsidRPr="000463B5" w:rsidRDefault="000463B5" w:rsidP="000463B5">
            <w:pPr>
              <w:tabs>
                <w:tab w:val="decimal" w:pos="938"/>
              </w:tabs>
              <w:spacing w:line="240" w:lineRule="exact"/>
              <w:ind w:right="74"/>
              <w:rPr>
                <w:rFonts w:ascii="CordiaUPC" w:eastAsia="Times New Roman" w:hAnsi="CordiaUPC" w:cs="CordiaUPC"/>
                <w:b/>
                <w:sz w:val="26"/>
                <w:szCs w:val="26"/>
              </w:rPr>
            </w:pPr>
            <w:r w:rsidRPr="000463B5">
              <w:rPr>
                <w:rFonts w:ascii="CordiaUPC" w:eastAsia="Times New Roman" w:hAnsi="CordiaUPC" w:cs="CordiaUPC"/>
                <w:b/>
                <w:sz w:val="26"/>
                <w:szCs w:val="26"/>
              </w:rPr>
              <w:t>648</w:t>
            </w:r>
          </w:p>
        </w:tc>
      </w:tr>
    </w:tbl>
    <w:p w14:paraId="03B8B701" w14:textId="60514A59" w:rsidR="000463B5" w:rsidRDefault="000463B5" w:rsidP="000463B5">
      <w:pPr>
        <w:pStyle w:val="BodyText"/>
        <w:rPr>
          <w:lang w:val="en-GB"/>
        </w:rPr>
      </w:pPr>
    </w:p>
    <w:p w14:paraId="299E1FE2" w14:textId="3239FBFE" w:rsidR="000463B5" w:rsidRDefault="000463B5" w:rsidP="000463B5">
      <w:pPr>
        <w:pStyle w:val="BodyText"/>
        <w:rPr>
          <w:lang w:val="en-GB"/>
        </w:rPr>
      </w:pPr>
    </w:p>
    <w:p w14:paraId="7584FF69" w14:textId="0A474B92" w:rsidR="000463B5" w:rsidRDefault="000463B5" w:rsidP="000463B5">
      <w:pPr>
        <w:pStyle w:val="BodyText"/>
        <w:rPr>
          <w:lang w:val="en-GB"/>
        </w:rPr>
      </w:pPr>
    </w:p>
    <w:p w14:paraId="6C2ACD38" w14:textId="410FCB7D" w:rsidR="000463B5" w:rsidRDefault="000463B5" w:rsidP="000463B5">
      <w:pPr>
        <w:pStyle w:val="BodyText"/>
        <w:rPr>
          <w:lang w:val="en-GB"/>
        </w:rPr>
      </w:pPr>
    </w:p>
    <w:p w14:paraId="15FE54DA" w14:textId="5909EBE3" w:rsidR="000463B5" w:rsidRDefault="000463B5" w:rsidP="000463B5">
      <w:pPr>
        <w:pStyle w:val="BodyText"/>
        <w:rPr>
          <w:lang w:val="en-GB"/>
        </w:rPr>
      </w:pPr>
    </w:p>
    <w:p w14:paraId="1C023538" w14:textId="491E7835" w:rsidR="00A838AF" w:rsidRPr="00991E15" w:rsidRDefault="00A838AF" w:rsidP="00E44283">
      <w:pPr>
        <w:pStyle w:val="Heading1"/>
        <w:numPr>
          <w:ilvl w:val="0"/>
          <w:numId w:val="0"/>
        </w:numPr>
        <w:spacing w:before="0" w:after="0" w:line="240" w:lineRule="exact"/>
        <w:ind w:left="540" w:hanging="540"/>
        <w:rPr>
          <w:rFonts w:ascii="CordiaUPC" w:hAnsi="CordiaUPC" w:cs="CordiaUPC"/>
          <w:i w:val="0"/>
          <w:iCs/>
          <w:sz w:val="28"/>
          <w:szCs w:val="28"/>
        </w:rPr>
      </w:pPr>
      <w:r w:rsidRPr="00991E15">
        <w:rPr>
          <w:rFonts w:ascii="CordiaUPC" w:hAnsi="CordiaUPC" w:cs="CordiaUPC" w:hint="cs"/>
          <w:i w:val="0"/>
          <w:iCs/>
          <w:sz w:val="28"/>
          <w:szCs w:val="28"/>
        </w:rPr>
        <w:t>4</w:t>
      </w:r>
      <w:r w:rsidR="00025DD7">
        <w:rPr>
          <w:rFonts w:ascii="CordiaUPC" w:hAnsi="CordiaUPC" w:cs="CordiaUPC"/>
          <w:i w:val="0"/>
          <w:iCs/>
          <w:sz w:val="28"/>
          <w:szCs w:val="28"/>
        </w:rPr>
        <w:t>2</w:t>
      </w:r>
      <w:r w:rsidRPr="00991E15">
        <w:rPr>
          <w:rFonts w:ascii="CordiaUPC" w:hAnsi="CordiaUPC" w:cs="CordiaUPC" w:hint="cs"/>
          <w:i w:val="0"/>
          <w:iCs/>
          <w:sz w:val="28"/>
          <w:szCs w:val="28"/>
        </w:rPr>
        <w:tab/>
        <w:t>Net gain on investments</w:t>
      </w:r>
    </w:p>
    <w:p w14:paraId="2DB2560C" w14:textId="51C09D86" w:rsidR="00DE40B9" w:rsidRPr="00CA7404" w:rsidRDefault="00DE40B9" w:rsidP="00CA7404">
      <w:pPr>
        <w:pStyle w:val="BodyText"/>
        <w:spacing w:after="0" w:line="240" w:lineRule="exact"/>
        <w:ind w:left="540"/>
        <w:rPr>
          <w:rFonts w:ascii="CordiaUPC" w:hAnsi="CordiaUPC" w:cs="CordiaUPC"/>
          <w:sz w:val="26"/>
          <w:szCs w:val="26"/>
          <w:lang w:val="en-US"/>
        </w:rPr>
      </w:pPr>
    </w:p>
    <w:p w14:paraId="025919B0" w14:textId="335087C1" w:rsidR="00CA7404" w:rsidRPr="00CA7404" w:rsidRDefault="00CA7404" w:rsidP="00CA7404">
      <w:pPr>
        <w:suppressAutoHyphens/>
        <w:spacing w:line="240" w:lineRule="exact"/>
        <w:ind w:left="540" w:right="-28"/>
        <w:jc w:val="both"/>
        <w:rPr>
          <w:rFonts w:ascii="CordiaUPC" w:eastAsia="Times New Roman" w:hAnsi="CordiaUPC" w:cs="CordiaUPC"/>
          <w:sz w:val="26"/>
          <w:szCs w:val="26"/>
          <w:lang w:val="x-none" w:eastAsia="zh-CN"/>
        </w:rPr>
      </w:pPr>
      <w:r w:rsidRPr="00CA7404">
        <w:rPr>
          <w:rFonts w:ascii="CordiaUPC" w:eastAsia="Times New Roman" w:hAnsi="CordiaUPC" w:cs="CordiaUPC" w:hint="cs"/>
          <w:sz w:val="26"/>
          <w:szCs w:val="26"/>
          <w:lang w:eastAsia="zh-CN"/>
        </w:rPr>
        <w:t xml:space="preserve">Net </w:t>
      </w:r>
      <w:r w:rsidRPr="00CA7404">
        <w:rPr>
          <w:rFonts w:ascii="CordiaUPC" w:eastAsia="Times New Roman" w:hAnsi="CordiaUPC" w:cs="CordiaUPC" w:hint="cs"/>
          <w:sz w:val="26"/>
          <w:szCs w:val="26"/>
          <w:lang w:val="x-none" w:eastAsia="zh-CN"/>
        </w:rPr>
        <w:t>gain</w:t>
      </w:r>
      <w:r w:rsidRPr="00CA7404">
        <w:rPr>
          <w:rFonts w:ascii="CordiaUPC" w:eastAsia="Times New Roman" w:hAnsi="CordiaUPC" w:cs="CordiaUPC" w:hint="cs"/>
          <w:sz w:val="26"/>
          <w:szCs w:val="26"/>
          <w:cs/>
          <w:lang w:eastAsia="zh-CN"/>
        </w:rPr>
        <w:t xml:space="preserve"> </w:t>
      </w:r>
      <w:r w:rsidRPr="00CA7404">
        <w:rPr>
          <w:rFonts w:ascii="CordiaUPC" w:eastAsia="Times New Roman" w:hAnsi="CordiaUPC" w:cs="CordiaUPC" w:hint="cs"/>
          <w:sz w:val="26"/>
          <w:szCs w:val="26"/>
          <w:lang w:val="x-none" w:eastAsia="zh-CN"/>
        </w:rPr>
        <w:t xml:space="preserve">on investments included in profit or loss </w:t>
      </w:r>
      <w:r w:rsidRPr="00CA7404">
        <w:rPr>
          <w:rFonts w:ascii="CordiaUPC" w:eastAsia="Times New Roman" w:hAnsi="CordiaUPC" w:cs="CordiaUPC" w:hint="cs"/>
          <w:spacing w:val="-4"/>
          <w:sz w:val="26"/>
          <w:szCs w:val="26"/>
          <w:lang w:val="en-AU"/>
        </w:rPr>
        <w:t>for the three-month and six-month</w:t>
      </w:r>
      <w:r w:rsidRPr="00CA7404">
        <w:rPr>
          <w:rFonts w:ascii="CordiaUPC" w:eastAsia="Times New Roman" w:hAnsi="CordiaUPC" w:cs="CordiaUPC" w:hint="cs"/>
          <w:sz w:val="26"/>
          <w:szCs w:val="26"/>
          <w:lang w:val="en-AU"/>
        </w:rPr>
        <w:t xml:space="preserve"> periods ended 30 June 202</w:t>
      </w:r>
      <w:r>
        <w:rPr>
          <w:rFonts w:ascii="CordiaUPC" w:eastAsia="Times New Roman" w:hAnsi="CordiaUPC" w:cs="CordiaUPC"/>
          <w:sz w:val="26"/>
          <w:szCs w:val="26"/>
          <w:lang w:val="en-AU"/>
        </w:rPr>
        <w:t>1</w:t>
      </w:r>
      <w:r w:rsidRPr="00CA7404">
        <w:rPr>
          <w:rFonts w:ascii="CordiaUPC" w:eastAsia="Times New Roman" w:hAnsi="CordiaUPC" w:cs="CordiaUPC" w:hint="cs"/>
          <w:sz w:val="26"/>
          <w:szCs w:val="26"/>
          <w:lang w:val="en-AU"/>
        </w:rPr>
        <w:t xml:space="preserve"> and 20</w:t>
      </w:r>
      <w:r>
        <w:rPr>
          <w:rFonts w:ascii="CordiaUPC" w:eastAsia="Times New Roman" w:hAnsi="CordiaUPC" w:cs="CordiaUPC"/>
          <w:sz w:val="26"/>
          <w:szCs w:val="26"/>
          <w:lang w:val="en-AU"/>
        </w:rPr>
        <w:t>20</w:t>
      </w:r>
      <w:r w:rsidRPr="00CA7404">
        <w:rPr>
          <w:rFonts w:ascii="CordiaUPC" w:eastAsia="Times New Roman" w:hAnsi="CordiaUPC" w:cs="CordiaUPC" w:hint="cs"/>
          <w:sz w:val="26"/>
          <w:szCs w:val="26"/>
          <w:lang w:val="en-AU"/>
        </w:rPr>
        <w:t xml:space="preserve"> were as follows</w:t>
      </w:r>
      <w:r w:rsidRPr="00CA7404">
        <w:rPr>
          <w:rFonts w:ascii="CordiaUPC" w:eastAsia="Times New Roman" w:hAnsi="CordiaUPC" w:cs="CordiaUPC" w:hint="cs"/>
          <w:sz w:val="26"/>
          <w:szCs w:val="26"/>
          <w:cs/>
          <w:lang w:val="x-none" w:eastAsia="zh-CN"/>
        </w:rPr>
        <w:t>:</w:t>
      </w:r>
    </w:p>
    <w:p w14:paraId="2F3B36A7" w14:textId="77777777" w:rsidR="00CA7404" w:rsidRPr="00CA7404" w:rsidRDefault="00CA7404" w:rsidP="00CA7404">
      <w:pPr>
        <w:suppressAutoHyphens/>
        <w:spacing w:line="240" w:lineRule="exact"/>
        <w:ind w:left="547" w:right="-29"/>
        <w:jc w:val="both"/>
        <w:rPr>
          <w:rFonts w:ascii="CordiaUPC" w:eastAsia="Times New Roman" w:hAnsi="CordiaUPC" w:cs="CordiaUPC"/>
          <w:sz w:val="26"/>
          <w:szCs w:val="26"/>
          <w:lang w:val="x-none" w:eastAsia="zh-CN"/>
        </w:rPr>
      </w:pPr>
    </w:p>
    <w:tbl>
      <w:tblPr>
        <w:tblW w:w="9455" w:type="dxa"/>
        <w:tblInd w:w="360" w:type="dxa"/>
        <w:tblLayout w:type="fixed"/>
        <w:tblLook w:val="0000" w:firstRow="0" w:lastRow="0" w:firstColumn="0" w:lastColumn="0" w:noHBand="0" w:noVBand="0"/>
      </w:tblPr>
      <w:tblGrid>
        <w:gridCol w:w="4704"/>
        <w:gridCol w:w="1171"/>
        <w:gridCol w:w="1169"/>
        <w:gridCol w:w="1205"/>
        <w:gridCol w:w="58"/>
        <w:gridCol w:w="1148"/>
      </w:tblGrid>
      <w:tr w:rsidR="00CA7404" w:rsidRPr="00CA7404" w14:paraId="58F3C7C7" w14:textId="77777777" w:rsidTr="00CA7404">
        <w:trPr>
          <w:trHeight w:val="205"/>
        </w:trPr>
        <w:tc>
          <w:tcPr>
            <w:tcW w:w="4704" w:type="dxa"/>
            <w:shd w:val="clear" w:color="auto" w:fill="auto"/>
            <w:vAlign w:val="bottom"/>
          </w:tcPr>
          <w:p w14:paraId="0DAC639D" w14:textId="77777777" w:rsidR="00CA7404" w:rsidRPr="00CA7404" w:rsidRDefault="00CA7404" w:rsidP="00CA7404">
            <w:pPr>
              <w:suppressAutoHyphens/>
              <w:spacing w:line="240" w:lineRule="exact"/>
              <w:ind w:left="257" w:hanging="180"/>
              <w:rPr>
                <w:rFonts w:ascii="CordiaUPC" w:eastAsia="Times New Roman" w:hAnsi="CordiaUPC" w:cs="CordiaUPC"/>
                <w:b/>
                <w:bCs/>
                <w:i/>
                <w:iCs/>
                <w:sz w:val="26"/>
                <w:szCs w:val="26"/>
                <w:lang w:val="en-US"/>
              </w:rPr>
            </w:pPr>
          </w:p>
        </w:tc>
        <w:tc>
          <w:tcPr>
            <w:tcW w:w="2340" w:type="dxa"/>
            <w:gridSpan w:val="2"/>
            <w:shd w:val="clear" w:color="auto" w:fill="auto"/>
          </w:tcPr>
          <w:p w14:paraId="29763855" w14:textId="77777777"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hAnsi="CordiaUPC" w:cs="CordiaUPC" w:hint="cs"/>
                <w:b/>
                <w:bCs/>
                <w:sz w:val="26"/>
                <w:szCs w:val="26"/>
                <w:lang w:val="en-US"/>
              </w:rPr>
              <w:t>Consolidated</w:t>
            </w:r>
          </w:p>
        </w:tc>
        <w:tc>
          <w:tcPr>
            <w:tcW w:w="2411" w:type="dxa"/>
            <w:gridSpan w:val="3"/>
            <w:shd w:val="clear" w:color="auto" w:fill="auto"/>
          </w:tcPr>
          <w:p w14:paraId="375BD47E" w14:textId="77777777" w:rsidR="00CA7404" w:rsidRPr="00CA7404" w:rsidRDefault="00CA7404" w:rsidP="00CA7404">
            <w:pPr>
              <w:suppressAutoHyphens/>
              <w:snapToGrid w:val="0"/>
              <w:spacing w:line="240" w:lineRule="exact"/>
              <w:ind w:left="-109" w:right="-113"/>
              <w:jc w:val="center"/>
              <w:rPr>
                <w:rFonts w:ascii="CordiaUPC" w:eastAsia="Times New Roman" w:hAnsi="CordiaUPC" w:cs="CordiaUPC"/>
                <w:sz w:val="26"/>
                <w:szCs w:val="26"/>
                <w:lang w:eastAsia="zh-CN"/>
              </w:rPr>
            </w:pPr>
            <w:r w:rsidRPr="00CA7404">
              <w:rPr>
                <w:rFonts w:ascii="CordiaUPC" w:eastAsia="Times New Roman" w:hAnsi="CordiaUPC" w:cs="CordiaUPC" w:hint="cs"/>
                <w:b/>
                <w:bCs/>
                <w:sz w:val="26"/>
                <w:szCs w:val="26"/>
                <w:lang w:eastAsia="zh-CN"/>
              </w:rPr>
              <w:t>Bank only</w:t>
            </w:r>
          </w:p>
        </w:tc>
      </w:tr>
      <w:tr w:rsidR="00CA7404" w:rsidRPr="00CA7404" w14:paraId="77B71F69" w14:textId="77777777" w:rsidTr="00CA7404">
        <w:trPr>
          <w:trHeight w:val="205"/>
        </w:trPr>
        <w:tc>
          <w:tcPr>
            <w:tcW w:w="4704" w:type="dxa"/>
            <w:shd w:val="clear" w:color="auto" w:fill="auto"/>
            <w:vAlign w:val="bottom"/>
          </w:tcPr>
          <w:p w14:paraId="1B440D9D" w14:textId="77777777" w:rsidR="00CA7404" w:rsidRPr="00CA7404" w:rsidRDefault="00CA7404" w:rsidP="00CA7404">
            <w:pPr>
              <w:suppressAutoHyphens/>
              <w:spacing w:line="240" w:lineRule="exact"/>
              <w:ind w:left="257" w:hanging="180"/>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For the three-month period ended 30 June</w:t>
            </w:r>
          </w:p>
        </w:tc>
        <w:tc>
          <w:tcPr>
            <w:tcW w:w="1171" w:type="dxa"/>
            <w:shd w:val="clear" w:color="auto" w:fill="auto"/>
          </w:tcPr>
          <w:p w14:paraId="1CCAFE3A" w14:textId="1F92DF94"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202</w:t>
            </w:r>
            <w:r>
              <w:rPr>
                <w:rFonts w:ascii="CordiaUPC" w:eastAsia="Times New Roman" w:hAnsi="CordiaUPC" w:cs="CordiaUPC"/>
                <w:sz w:val="26"/>
                <w:szCs w:val="26"/>
                <w:lang w:eastAsia="zh-CN"/>
              </w:rPr>
              <w:t>1</w:t>
            </w:r>
          </w:p>
        </w:tc>
        <w:tc>
          <w:tcPr>
            <w:tcW w:w="1169" w:type="dxa"/>
            <w:shd w:val="clear" w:color="auto" w:fill="auto"/>
          </w:tcPr>
          <w:p w14:paraId="3287C7C5" w14:textId="77DDD57D"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w:t>
            </w:r>
            <w:r>
              <w:rPr>
                <w:rFonts w:ascii="CordiaUPC" w:eastAsia="Times New Roman" w:hAnsi="CordiaUPC" w:cs="CordiaUPC"/>
                <w:sz w:val="26"/>
                <w:szCs w:val="26"/>
                <w:lang w:eastAsia="zh-CN"/>
              </w:rPr>
              <w:t>20</w:t>
            </w:r>
          </w:p>
        </w:tc>
        <w:tc>
          <w:tcPr>
            <w:tcW w:w="1205" w:type="dxa"/>
            <w:shd w:val="clear" w:color="auto" w:fill="auto"/>
          </w:tcPr>
          <w:p w14:paraId="1E079C19" w14:textId="79C385D0"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cs/>
                <w:lang w:eastAsia="zh-CN"/>
              </w:rPr>
              <w:t>20</w:t>
            </w:r>
            <w:r w:rsidRPr="00CA7404">
              <w:rPr>
                <w:rFonts w:ascii="CordiaUPC" w:eastAsia="Times New Roman" w:hAnsi="CordiaUPC" w:cs="CordiaUPC" w:hint="cs"/>
                <w:sz w:val="26"/>
                <w:szCs w:val="26"/>
                <w:lang w:eastAsia="zh-CN"/>
              </w:rPr>
              <w:t>2</w:t>
            </w:r>
            <w:r>
              <w:rPr>
                <w:rFonts w:ascii="CordiaUPC" w:eastAsia="Times New Roman" w:hAnsi="CordiaUPC" w:cs="CordiaUPC"/>
                <w:sz w:val="26"/>
                <w:szCs w:val="26"/>
                <w:lang w:eastAsia="zh-CN"/>
              </w:rPr>
              <w:t>1</w:t>
            </w:r>
          </w:p>
        </w:tc>
        <w:tc>
          <w:tcPr>
            <w:tcW w:w="1206" w:type="dxa"/>
            <w:gridSpan w:val="2"/>
            <w:shd w:val="clear" w:color="auto" w:fill="auto"/>
          </w:tcPr>
          <w:p w14:paraId="24FC2228" w14:textId="63EF5240"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w:t>
            </w:r>
            <w:r>
              <w:rPr>
                <w:rFonts w:ascii="CordiaUPC" w:eastAsia="Times New Roman" w:hAnsi="CordiaUPC" w:cs="CordiaUPC"/>
                <w:sz w:val="26"/>
                <w:szCs w:val="26"/>
                <w:lang w:eastAsia="zh-CN"/>
              </w:rPr>
              <w:t>20</w:t>
            </w:r>
          </w:p>
        </w:tc>
      </w:tr>
      <w:tr w:rsidR="00CA7404" w:rsidRPr="00CA7404" w14:paraId="02000C08" w14:textId="77777777" w:rsidTr="00CA7404">
        <w:trPr>
          <w:trHeight w:val="205"/>
        </w:trPr>
        <w:tc>
          <w:tcPr>
            <w:tcW w:w="4704" w:type="dxa"/>
            <w:shd w:val="clear" w:color="auto" w:fill="auto"/>
            <w:vAlign w:val="bottom"/>
          </w:tcPr>
          <w:p w14:paraId="473CF8E7" w14:textId="77777777" w:rsidR="00CA7404" w:rsidRPr="00CA7404" w:rsidRDefault="00CA7404" w:rsidP="00CA7404">
            <w:pPr>
              <w:suppressAutoHyphens/>
              <w:spacing w:line="240" w:lineRule="exact"/>
              <w:ind w:left="257" w:hanging="180"/>
              <w:rPr>
                <w:rFonts w:ascii="CordiaUPC" w:eastAsia="Times New Roman" w:hAnsi="CordiaUPC" w:cs="CordiaUPC"/>
                <w:b/>
                <w:bCs/>
                <w:i/>
                <w:iCs/>
                <w:sz w:val="26"/>
                <w:szCs w:val="26"/>
                <w:lang w:val="en-US"/>
              </w:rPr>
            </w:pPr>
          </w:p>
        </w:tc>
        <w:tc>
          <w:tcPr>
            <w:tcW w:w="4751" w:type="dxa"/>
            <w:gridSpan w:val="5"/>
            <w:shd w:val="clear" w:color="auto" w:fill="auto"/>
          </w:tcPr>
          <w:p w14:paraId="09259634" w14:textId="77777777"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i/>
                <w:iCs/>
                <w:sz w:val="26"/>
                <w:szCs w:val="26"/>
                <w:cs/>
                <w:lang w:eastAsia="zh-CN"/>
              </w:rPr>
              <w:t>(</w:t>
            </w:r>
            <w:r w:rsidRPr="00CA7404">
              <w:rPr>
                <w:rFonts w:ascii="CordiaUPC" w:eastAsia="Times New Roman" w:hAnsi="CordiaUPC" w:cs="CordiaUPC" w:hint="cs"/>
                <w:i/>
                <w:iCs/>
                <w:sz w:val="26"/>
                <w:szCs w:val="26"/>
                <w:lang w:eastAsia="zh-CN"/>
              </w:rPr>
              <w:t>in million Baht</w:t>
            </w:r>
            <w:r w:rsidRPr="00CA7404">
              <w:rPr>
                <w:rFonts w:ascii="CordiaUPC" w:eastAsia="Times New Roman" w:hAnsi="CordiaUPC" w:cs="CordiaUPC" w:hint="cs"/>
                <w:i/>
                <w:iCs/>
                <w:sz w:val="26"/>
                <w:szCs w:val="26"/>
                <w:cs/>
                <w:lang w:eastAsia="zh-CN"/>
              </w:rPr>
              <w:t>)</w:t>
            </w:r>
          </w:p>
        </w:tc>
      </w:tr>
      <w:tr w:rsidR="00CA7404" w:rsidRPr="00CA7404" w14:paraId="3D9B5198" w14:textId="77777777" w:rsidTr="00CA7404">
        <w:trPr>
          <w:trHeight w:val="205"/>
        </w:trPr>
        <w:tc>
          <w:tcPr>
            <w:tcW w:w="4704" w:type="dxa"/>
            <w:shd w:val="clear" w:color="auto" w:fill="auto"/>
            <w:vAlign w:val="bottom"/>
          </w:tcPr>
          <w:p w14:paraId="68C5C05E" w14:textId="5C96AF88" w:rsidR="00CA7404" w:rsidRPr="00025DD7" w:rsidRDefault="00025DD7" w:rsidP="00CA7404">
            <w:pPr>
              <w:suppressAutoHyphens/>
              <w:spacing w:line="240" w:lineRule="exact"/>
              <w:ind w:left="257" w:hanging="180"/>
              <w:rPr>
                <w:rFonts w:ascii="CordiaUPC" w:eastAsia="Times New Roman" w:hAnsi="CordiaUPC" w:cs="CordiaUPC"/>
                <w:b/>
                <w:bCs/>
                <w:sz w:val="26"/>
                <w:szCs w:val="26"/>
                <w:lang w:eastAsia="th-TH"/>
              </w:rPr>
            </w:pPr>
            <w:r w:rsidRPr="00025DD7">
              <w:rPr>
                <w:rFonts w:ascii="CordiaUPC" w:eastAsia="Times New Roman" w:hAnsi="CordiaUPC" w:cs="CordiaUPC"/>
                <w:b/>
                <w:bCs/>
                <w:sz w:val="26"/>
                <w:szCs w:val="26"/>
                <w:lang w:eastAsia="th-TH"/>
              </w:rPr>
              <w:t>Gain</w:t>
            </w:r>
            <w:r w:rsidR="007C7370">
              <w:rPr>
                <w:rFonts w:ascii="CordiaUPC" w:eastAsia="Times New Roman" w:hAnsi="CordiaUPC" w:cs="CordiaUPC"/>
                <w:b/>
                <w:bCs/>
                <w:sz w:val="26"/>
                <w:szCs w:val="26"/>
                <w:lang w:eastAsia="th-TH"/>
              </w:rPr>
              <w:t>s</w:t>
            </w:r>
            <w:r w:rsidRPr="00025DD7">
              <w:rPr>
                <w:rFonts w:ascii="CordiaUPC" w:eastAsia="Times New Roman" w:hAnsi="CordiaUPC" w:cs="CordiaUPC"/>
                <w:b/>
                <w:bCs/>
                <w:sz w:val="26"/>
                <w:szCs w:val="26"/>
                <w:lang w:eastAsia="th-TH"/>
              </w:rPr>
              <w:t xml:space="preserve"> on sales</w:t>
            </w:r>
          </w:p>
        </w:tc>
        <w:tc>
          <w:tcPr>
            <w:tcW w:w="1171" w:type="dxa"/>
            <w:shd w:val="clear" w:color="auto" w:fill="auto"/>
          </w:tcPr>
          <w:p w14:paraId="0571B383" w14:textId="77777777" w:rsidR="00CA7404" w:rsidRPr="00CA7404" w:rsidRDefault="00CA7404" w:rsidP="00CA7404">
            <w:pPr>
              <w:tabs>
                <w:tab w:val="decimal" w:pos="887"/>
              </w:tabs>
              <w:suppressAutoHyphens/>
              <w:snapToGrid w:val="0"/>
              <w:spacing w:line="240" w:lineRule="exact"/>
              <w:ind w:left="-113" w:right="-113"/>
              <w:jc w:val="both"/>
              <w:rPr>
                <w:rFonts w:ascii="CordiaUPC" w:eastAsia="Times New Roman" w:hAnsi="CordiaUPC" w:cs="CordiaUPC"/>
                <w:sz w:val="26"/>
                <w:szCs w:val="26"/>
                <w:lang w:eastAsia="zh-CN"/>
              </w:rPr>
            </w:pPr>
          </w:p>
        </w:tc>
        <w:tc>
          <w:tcPr>
            <w:tcW w:w="1169" w:type="dxa"/>
            <w:shd w:val="clear" w:color="auto" w:fill="auto"/>
          </w:tcPr>
          <w:p w14:paraId="76006880" w14:textId="77777777" w:rsidR="00CA7404" w:rsidRPr="00CA7404" w:rsidRDefault="00CA7404" w:rsidP="00CA7404">
            <w:pPr>
              <w:tabs>
                <w:tab w:val="decimal" w:pos="853"/>
              </w:tabs>
              <w:suppressAutoHyphens/>
              <w:snapToGrid w:val="0"/>
              <w:spacing w:line="240" w:lineRule="exact"/>
              <w:ind w:left="-113" w:right="-113"/>
              <w:rPr>
                <w:rFonts w:ascii="CordiaUPC" w:eastAsia="Times New Roman" w:hAnsi="CordiaUPC" w:cs="CordiaUPC"/>
                <w:sz w:val="26"/>
                <w:szCs w:val="26"/>
                <w:lang w:eastAsia="zh-CN"/>
              </w:rPr>
            </w:pPr>
          </w:p>
        </w:tc>
        <w:tc>
          <w:tcPr>
            <w:tcW w:w="1263" w:type="dxa"/>
            <w:gridSpan w:val="2"/>
            <w:shd w:val="clear" w:color="auto" w:fill="auto"/>
          </w:tcPr>
          <w:p w14:paraId="08B5F462" w14:textId="77777777" w:rsidR="00CA7404" w:rsidRPr="00CA7404" w:rsidRDefault="00CA7404" w:rsidP="00CA7404">
            <w:pPr>
              <w:tabs>
                <w:tab w:val="decimal" w:pos="840"/>
              </w:tabs>
              <w:suppressAutoHyphens/>
              <w:snapToGrid w:val="0"/>
              <w:spacing w:line="240" w:lineRule="exact"/>
              <w:ind w:right="-113"/>
              <w:rPr>
                <w:rFonts w:ascii="CordiaUPC" w:eastAsia="Times New Roman" w:hAnsi="CordiaUPC" w:cs="CordiaUPC"/>
                <w:sz w:val="26"/>
                <w:szCs w:val="26"/>
                <w:lang w:eastAsia="zh-CN"/>
              </w:rPr>
            </w:pPr>
          </w:p>
        </w:tc>
        <w:tc>
          <w:tcPr>
            <w:tcW w:w="1148" w:type="dxa"/>
          </w:tcPr>
          <w:p w14:paraId="476D0D12" w14:textId="77777777" w:rsidR="00CA7404" w:rsidRPr="00CA7404" w:rsidRDefault="00CA7404" w:rsidP="00CA7404">
            <w:pPr>
              <w:tabs>
                <w:tab w:val="decimal" w:pos="840"/>
              </w:tabs>
              <w:suppressAutoHyphens/>
              <w:snapToGrid w:val="0"/>
              <w:spacing w:line="240" w:lineRule="exact"/>
              <w:ind w:right="-113"/>
              <w:rPr>
                <w:rFonts w:ascii="CordiaUPC" w:eastAsia="Times New Roman" w:hAnsi="CordiaUPC" w:cs="CordiaUPC"/>
                <w:sz w:val="26"/>
                <w:szCs w:val="26"/>
                <w:lang w:eastAsia="zh-CN"/>
              </w:rPr>
            </w:pPr>
          </w:p>
        </w:tc>
      </w:tr>
      <w:tr w:rsidR="00CA7404" w:rsidRPr="00CA7404" w14:paraId="5E160666" w14:textId="77777777" w:rsidTr="00CA7404">
        <w:trPr>
          <w:trHeight w:val="205"/>
        </w:trPr>
        <w:tc>
          <w:tcPr>
            <w:tcW w:w="4704" w:type="dxa"/>
            <w:shd w:val="clear" w:color="auto" w:fill="auto"/>
            <w:vAlign w:val="bottom"/>
          </w:tcPr>
          <w:p w14:paraId="46FA19BD" w14:textId="77777777" w:rsidR="00CA7404" w:rsidRPr="00CA7404" w:rsidRDefault="00CA7404" w:rsidP="00CA7404">
            <w:pPr>
              <w:suppressAutoHyphens/>
              <w:spacing w:line="240" w:lineRule="exact"/>
              <w:ind w:left="340" w:hanging="180"/>
              <w:rPr>
                <w:rFonts w:ascii="CordiaUPC" w:eastAsia="Times New Roman" w:hAnsi="CordiaUPC" w:cs="CordiaUPC"/>
                <w:sz w:val="26"/>
                <w:szCs w:val="26"/>
                <w:lang w:eastAsia="th-TH"/>
              </w:rPr>
            </w:pPr>
            <w:r w:rsidRPr="00CA7404">
              <w:rPr>
                <w:rFonts w:ascii="CordiaUPC" w:eastAsia="Times New Roman" w:hAnsi="CordiaUPC" w:cs="CordiaUPC" w:hint="cs"/>
                <w:sz w:val="26"/>
                <w:szCs w:val="26"/>
                <w:lang w:eastAsia="th-TH"/>
              </w:rPr>
              <w:t>-</w:t>
            </w:r>
            <w:r w:rsidRPr="00CA7404">
              <w:rPr>
                <w:rFonts w:ascii="CordiaUPC" w:eastAsia="Times New Roman" w:hAnsi="CordiaUPC" w:cs="CordiaUPC" w:hint="cs"/>
                <w:sz w:val="26"/>
                <w:szCs w:val="26"/>
                <w:lang w:eastAsia="th-TH"/>
              </w:rPr>
              <w:tab/>
              <w:t xml:space="preserve">Investment in debt instruments measured </w:t>
            </w:r>
          </w:p>
        </w:tc>
        <w:tc>
          <w:tcPr>
            <w:tcW w:w="1171" w:type="dxa"/>
            <w:shd w:val="clear" w:color="auto" w:fill="auto"/>
            <w:vAlign w:val="center"/>
          </w:tcPr>
          <w:p w14:paraId="03BA3284" w14:textId="77777777" w:rsidR="00CA7404" w:rsidRPr="00CA7404" w:rsidRDefault="00CA7404" w:rsidP="00CA7404">
            <w:pPr>
              <w:tabs>
                <w:tab w:val="decimal" w:pos="854"/>
              </w:tabs>
              <w:suppressAutoHyphens/>
              <w:snapToGrid w:val="0"/>
              <w:spacing w:line="240" w:lineRule="exact"/>
              <w:ind w:left="-113" w:right="-113"/>
              <w:rPr>
                <w:rFonts w:ascii="CordiaUPC" w:eastAsia="Times New Roman" w:hAnsi="CordiaUPC" w:cs="CordiaUPC"/>
                <w:sz w:val="26"/>
                <w:szCs w:val="26"/>
                <w:lang w:eastAsia="zh-CN"/>
              </w:rPr>
            </w:pPr>
          </w:p>
        </w:tc>
        <w:tc>
          <w:tcPr>
            <w:tcW w:w="1169" w:type="dxa"/>
            <w:shd w:val="clear" w:color="auto" w:fill="auto"/>
            <w:vAlign w:val="center"/>
          </w:tcPr>
          <w:p w14:paraId="1930B70A" w14:textId="77777777" w:rsidR="00CA7404" w:rsidRPr="00CA7404" w:rsidRDefault="00CA7404" w:rsidP="00CA7404">
            <w:pPr>
              <w:tabs>
                <w:tab w:val="decimal" w:pos="785"/>
              </w:tabs>
              <w:suppressAutoHyphens/>
              <w:snapToGrid w:val="0"/>
              <w:spacing w:line="240" w:lineRule="exact"/>
              <w:ind w:left="-113" w:right="-113"/>
              <w:rPr>
                <w:rFonts w:ascii="CordiaUPC" w:eastAsia="Times New Roman" w:hAnsi="CordiaUPC" w:cs="CordiaUPC"/>
                <w:sz w:val="26"/>
                <w:szCs w:val="26"/>
                <w:lang w:eastAsia="zh-CN"/>
              </w:rPr>
            </w:pPr>
          </w:p>
        </w:tc>
        <w:tc>
          <w:tcPr>
            <w:tcW w:w="1263" w:type="dxa"/>
            <w:gridSpan w:val="2"/>
            <w:shd w:val="clear" w:color="auto" w:fill="auto"/>
            <w:vAlign w:val="center"/>
          </w:tcPr>
          <w:p w14:paraId="7CEAC03D" w14:textId="77777777" w:rsidR="00CA7404" w:rsidRPr="00CA7404" w:rsidRDefault="00CA7404" w:rsidP="00CA7404">
            <w:pPr>
              <w:tabs>
                <w:tab w:val="decimal" w:pos="888"/>
              </w:tabs>
              <w:suppressAutoHyphens/>
              <w:snapToGrid w:val="0"/>
              <w:spacing w:line="240" w:lineRule="exact"/>
              <w:ind w:left="-115"/>
              <w:rPr>
                <w:rFonts w:ascii="CordiaUPC" w:eastAsia="Times New Roman" w:hAnsi="CordiaUPC" w:cs="CordiaUPC"/>
                <w:sz w:val="26"/>
                <w:szCs w:val="26"/>
                <w:lang w:eastAsia="zh-CN"/>
              </w:rPr>
            </w:pPr>
          </w:p>
        </w:tc>
        <w:tc>
          <w:tcPr>
            <w:tcW w:w="1148" w:type="dxa"/>
            <w:shd w:val="clear" w:color="auto" w:fill="auto"/>
            <w:vAlign w:val="center"/>
          </w:tcPr>
          <w:p w14:paraId="54DDDA8C" w14:textId="77777777" w:rsidR="00CA7404" w:rsidRPr="00CA7404" w:rsidRDefault="00CA7404" w:rsidP="00CA7404">
            <w:pPr>
              <w:tabs>
                <w:tab w:val="decimal" w:pos="780"/>
              </w:tabs>
              <w:suppressAutoHyphens/>
              <w:snapToGrid w:val="0"/>
              <w:spacing w:line="240" w:lineRule="exact"/>
              <w:ind w:left="-115"/>
              <w:rPr>
                <w:rFonts w:ascii="CordiaUPC" w:eastAsia="Times New Roman" w:hAnsi="CordiaUPC" w:cs="CordiaUPC"/>
                <w:sz w:val="26"/>
                <w:szCs w:val="26"/>
                <w:lang w:eastAsia="zh-CN"/>
              </w:rPr>
            </w:pPr>
          </w:p>
        </w:tc>
      </w:tr>
      <w:tr w:rsidR="00CA7404" w:rsidRPr="00CA7404" w14:paraId="74171F1B" w14:textId="77777777" w:rsidTr="00CA7404">
        <w:trPr>
          <w:trHeight w:val="205"/>
        </w:trPr>
        <w:tc>
          <w:tcPr>
            <w:tcW w:w="4704" w:type="dxa"/>
            <w:shd w:val="clear" w:color="auto" w:fill="auto"/>
            <w:vAlign w:val="bottom"/>
          </w:tcPr>
          <w:p w14:paraId="0E005338" w14:textId="77777777" w:rsidR="00CA7404" w:rsidRPr="00CA7404" w:rsidRDefault="00CA7404" w:rsidP="00CA7404">
            <w:pPr>
              <w:suppressAutoHyphens/>
              <w:spacing w:line="240" w:lineRule="exact"/>
              <w:ind w:left="340" w:hanging="180"/>
              <w:rPr>
                <w:rFonts w:ascii="CordiaUPC" w:eastAsia="Times New Roman" w:hAnsi="CordiaUPC" w:cs="CordiaUPC"/>
                <w:sz w:val="26"/>
                <w:szCs w:val="26"/>
                <w:lang w:eastAsia="th-TH"/>
              </w:rPr>
            </w:pPr>
            <w:r w:rsidRPr="00CA7404">
              <w:rPr>
                <w:rFonts w:ascii="CordiaUPC" w:eastAsia="Times New Roman" w:hAnsi="CordiaUPC" w:cs="CordiaUPC" w:hint="cs"/>
                <w:sz w:val="26"/>
                <w:szCs w:val="26"/>
                <w:lang w:eastAsia="th-TH"/>
              </w:rPr>
              <w:t xml:space="preserve">      at FVOCI</w:t>
            </w:r>
          </w:p>
        </w:tc>
        <w:tc>
          <w:tcPr>
            <w:tcW w:w="1171" w:type="dxa"/>
            <w:shd w:val="clear" w:color="auto" w:fill="auto"/>
            <w:vAlign w:val="center"/>
          </w:tcPr>
          <w:p w14:paraId="3D854EDB" w14:textId="216AC866" w:rsidR="00CA7404" w:rsidRPr="00CA7404" w:rsidRDefault="00C0121B" w:rsidP="00CA7404">
            <w:pPr>
              <w:pBdr>
                <w:bottom w:val="single" w:sz="4" w:space="1" w:color="auto"/>
              </w:pBdr>
              <w:tabs>
                <w:tab w:val="decimal" w:pos="854"/>
              </w:tabs>
              <w:suppressAutoHyphens/>
              <w:snapToGrid w:val="0"/>
              <w:spacing w:line="240" w:lineRule="exact"/>
              <w:ind w:left="-113" w:right="-113"/>
              <w:rPr>
                <w:rFonts w:ascii="CordiaUPC" w:eastAsia="Times New Roman" w:hAnsi="CordiaUPC" w:cs="CordiaUPC"/>
                <w:sz w:val="26"/>
                <w:szCs w:val="26"/>
                <w:lang w:eastAsia="zh-CN"/>
              </w:rPr>
            </w:pPr>
            <w:r>
              <w:rPr>
                <w:rFonts w:ascii="CordiaUPC" w:eastAsia="Times New Roman" w:hAnsi="CordiaUPC" w:cs="CordiaUPC"/>
                <w:sz w:val="26"/>
                <w:szCs w:val="26"/>
                <w:lang w:eastAsia="zh-CN"/>
              </w:rPr>
              <w:t>81</w:t>
            </w:r>
          </w:p>
        </w:tc>
        <w:tc>
          <w:tcPr>
            <w:tcW w:w="1169" w:type="dxa"/>
            <w:shd w:val="clear" w:color="auto" w:fill="auto"/>
            <w:vAlign w:val="center"/>
          </w:tcPr>
          <w:p w14:paraId="3E2EF449" w14:textId="4CC9B231" w:rsidR="00CA7404" w:rsidRPr="00CA7404" w:rsidRDefault="00CA7404" w:rsidP="00CA7404">
            <w:pPr>
              <w:pBdr>
                <w:bottom w:val="single" w:sz="4" w:space="1" w:color="auto"/>
              </w:pBdr>
              <w:tabs>
                <w:tab w:val="decimal" w:pos="785"/>
              </w:tabs>
              <w:suppressAutoHyphens/>
              <w:snapToGrid w:val="0"/>
              <w:spacing w:line="240" w:lineRule="exact"/>
              <w:ind w:right="-17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445</w:t>
            </w:r>
          </w:p>
        </w:tc>
        <w:tc>
          <w:tcPr>
            <w:tcW w:w="1263" w:type="dxa"/>
            <w:gridSpan w:val="2"/>
            <w:shd w:val="clear" w:color="auto" w:fill="auto"/>
            <w:vAlign w:val="center"/>
          </w:tcPr>
          <w:p w14:paraId="2A5E6E5C" w14:textId="43A37E6C" w:rsidR="00CA7404" w:rsidRPr="00CA7404" w:rsidRDefault="00C0121B" w:rsidP="00CA7404">
            <w:pPr>
              <w:pBdr>
                <w:bottom w:val="single" w:sz="4" w:space="1" w:color="auto"/>
              </w:pBdr>
              <w:tabs>
                <w:tab w:val="decimal" w:pos="888"/>
              </w:tabs>
              <w:suppressAutoHyphens/>
              <w:snapToGrid w:val="0"/>
              <w:spacing w:line="240" w:lineRule="exact"/>
              <w:ind w:right="-83"/>
              <w:rPr>
                <w:rFonts w:ascii="CordiaUPC" w:eastAsia="Times New Roman" w:hAnsi="CordiaUPC" w:cs="CordiaUPC"/>
                <w:sz w:val="26"/>
                <w:szCs w:val="26"/>
                <w:lang w:eastAsia="zh-CN"/>
              </w:rPr>
            </w:pPr>
            <w:r>
              <w:rPr>
                <w:rFonts w:ascii="CordiaUPC" w:eastAsia="Times New Roman" w:hAnsi="CordiaUPC" w:cs="CordiaUPC"/>
                <w:sz w:val="26"/>
                <w:szCs w:val="26"/>
                <w:lang w:eastAsia="zh-CN"/>
              </w:rPr>
              <w:t>91</w:t>
            </w:r>
          </w:p>
        </w:tc>
        <w:tc>
          <w:tcPr>
            <w:tcW w:w="1148" w:type="dxa"/>
            <w:shd w:val="clear" w:color="auto" w:fill="auto"/>
            <w:vAlign w:val="center"/>
          </w:tcPr>
          <w:p w14:paraId="03BC9119" w14:textId="3E410F2C" w:rsidR="00CA7404" w:rsidRPr="00CA7404" w:rsidRDefault="00CA7404" w:rsidP="00CA7404">
            <w:pPr>
              <w:pBdr>
                <w:bottom w:val="single" w:sz="4" w:space="1" w:color="auto"/>
              </w:pBdr>
              <w:tabs>
                <w:tab w:val="decimal" w:pos="780"/>
              </w:tabs>
              <w:suppressAutoHyphens/>
              <w:snapToGrid w:val="0"/>
              <w:spacing w:line="240" w:lineRule="exact"/>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214</w:t>
            </w:r>
          </w:p>
        </w:tc>
      </w:tr>
      <w:tr w:rsidR="00CA7404" w:rsidRPr="00CA7404" w14:paraId="4287CC49" w14:textId="77777777" w:rsidTr="00CA7404">
        <w:tc>
          <w:tcPr>
            <w:tcW w:w="4704" w:type="dxa"/>
            <w:shd w:val="clear" w:color="auto" w:fill="auto"/>
            <w:vAlign w:val="bottom"/>
          </w:tcPr>
          <w:p w14:paraId="36114366" w14:textId="77777777" w:rsidR="00CA7404" w:rsidRPr="00CA7404" w:rsidRDefault="00CA7404" w:rsidP="00CA7404">
            <w:pPr>
              <w:suppressAutoHyphens/>
              <w:spacing w:line="240" w:lineRule="exact"/>
              <w:ind w:left="75"/>
              <w:rPr>
                <w:rFonts w:ascii="CordiaUPC" w:eastAsia="Times New Roman" w:hAnsi="CordiaUPC" w:cs="CordiaUPC"/>
                <w:b/>
                <w:bCs/>
                <w:sz w:val="26"/>
                <w:szCs w:val="26"/>
                <w:lang w:eastAsia="th-TH"/>
              </w:rPr>
            </w:pPr>
            <w:r w:rsidRPr="00CA7404">
              <w:rPr>
                <w:rFonts w:ascii="CordiaUPC" w:eastAsia="Times New Roman" w:hAnsi="CordiaUPC" w:cs="CordiaUPC" w:hint="cs"/>
                <w:b/>
                <w:bCs/>
                <w:sz w:val="26"/>
                <w:szCs w:val="26"/>
                <w:lang w:eastAsia="zh-CN"/>
              </w:rPr>
              <w:t>Total</w:t>
            </w:r>
          </w:p>
        </w:tc>
        <w:tc>
          <w:tcPr>
            <w:tcW w:w="1171" w:type="dxa"/>
            <w:shd w:val="clear" w:color="auto" w:fill="auto"/>
            <w:vAlign w:val="center"/>
          </w:tcPr>
          <w:p w14:paraId="4F536BCE" w14:textId="66DF3F51" w:rsidR="00CA7404" w:rsidRPr="00CA7404" w:rsidRDefault="00C0121B" w:rsidP="00CA7404">
            <w:pPr>
              <w:pBdr>
                <w:bottom w:val="double" w:sz="4" w:space="1" w:color="auto"/>
              </w:pBdr>
              <w:tabs>
                <w:tab w:val="decimal" w:pos="854"/>
              </w:tabs>
              <w:suppressAutoHyphens/>
              <w:snapToGrid w:val="0"/>
              <w:spacing w:line="240" w:lineRule="exact"/>
              <w:ind w:left="-113" w:right="-113"/>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81</w:t>
            </w:r>
          </w:p>
        </w:tc>
        <w:tc>
          <w:tcPr>
            <w:tcW w:w="1169" w:type="dxa"/>
            <w:shd w:val="clear" w:color="auto" w:fill="auto"/>
            <w:vAlign w:val="center"/>
          </w:tcPr>
          <w:p w14:paraId="4E5BB02D" w14:textId="72B5C6AB" w:rsidR="00CA7404" w:rsidRPr="00CA7404" w:rsidRDefault="00CA7404" w:rsidP="00CA7404">
            <w:pPr>
              <w:pBdr>
                <w:bottom w:val="double" w:sz="4" w:space="1" w:color="auto"/>
              </w:pBdr>
              <w:tabs>
                <w:tab w:val="decimal" w:pos="785"/>
              </w:tabs>
              <w:suppressAutoHyphens/>
              <w:snapToGrid w:val="0"/>
              <w:spacing w:line="240" w:lineRule="exact"/>
              <w:ind w:right="-170"/>
              <w:rPr>
                <w:rFonts w:ascii="CordiaUPC" w:eastAsia="Times New Roman" w:hAnsi="CordiaUPC" w:cs="CordiaUPC"/>
                <w:b/>
                <w:bCs/>
                <w:sz w:val="26"/>
                <w:szCs w:val="26"/>
                <w:lang w:eastAsia="zh-CN"/>
              </w:rPr>
            </w:pPr>
            <w:r w:rsidRPr="00CA7404">
              <w:rPr>
                <w:rFonts w:ascii="CordiaUPC" w:eastAsia="Times New Roman" w:hAnsi="CordiaUPC" w:cs="CordiaUPC" w:hint="cs"/>
                <w:b/>
                <w:bCs/>
                <w:sz w:val="26"/>
                <w:szCs w:val="26"/>
                <w:lang w:eastAsia="zh-CN"/>
              </w:rPr>
              <w:t>445</w:t>
            </w:r>
          </w:p>
        </w:tc>
        <w:tc>
          <w:tcPr>
            <w:tcW w:w="1263" w:type="dxa"/>
            <w:gridSpan w:val="2"/>
            <w:shd w:val="clear" w:color="auto" w:fill="auto"/>
            <w:vAlign w:val="center"/>
          </w:tcPr>
          <w:p w14:paraId="2E828F3B" w14:textId="160DD54D" w:rsidR="00CA7404" w:rsidRPr="00CA7404" w:rsidRDefault="00C0121B" w:rsidP="00CA7404">
            <w:pPr>
              <w:pBdr>
                <w:bottom w:val="double" w:sz="4" w:space="1" w:color="auto"/>
              </w:pBdr>
              <w:tabs>
                <w:tab w:val="decimal" w:pos="888"/>
              </w:tabs>
              <w:suppressAutoHyphens/>
              <w:snapToGrid w:val="0"/>
              <w:spacing w:line="240" w:lineRule="exact"/>
              <w:ind w:right="-83"/>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91</w:t>
            </w:r>
          </w:p>
        </w:tc>
        <w:tc>
          <w:tcPr>
            <w:tcW w:w="1148" w:type="dxa"/>
            <w:shd w:val="clear" w:color="auto" w:fill="auto"/>
            <w:vAlign w:val="center"/>
          </w:tcPr>
          <w:p w14:paraId="61BD9EF3" w14:textId="6F0A7A3C" w:rsidR="00CA7404" w:rsidRPr="00CA7404" w:rsidRDefault="00CA7404" w:rsidP="00CA7404">
            <w:pPr>
              <w:pBdr>
                <w:bottom w:val="double" w:sz="4" w:space="1" w:color="auto"/>
              </w:pBdr>
              <w:tabs>
                <w:tab w:val="decimal" w:pos="780"/>
              </w:tabs>
              <w:suppressAutoHyphens/>
              <w:snapToGrid w:val="0"/>
              <w:spacing w:line="240" w:lineRule="exact"/>
              <w:rPr>
                <w:rFonts w:ascii="CordiaUPC" w:eastAsia="Times New Roman" w:hAnsi="CordiaUPC" w:cs="CordiaUPC"/>
                <w:b/>
                <w:bCs/>
                <w:sz w:val="26"/>
                <w:szCs w:val="26"/>
                <w:lang w:eastAsia="zh-CN"/>
              </w:rPr>
            </w:pPr>
            <w:r w:rsidRPr="00CA7404">
              <w:rPr>
                <w:rFonts w:ascii="CordiaUPC" w:eastAsia="Times New Roman" w:hAnsi="CordiaUPC" w:cs="CordiaUPC" w:hint="cs"/>
                <w:b/>
                <w:bCs/>
                <w:sz w:val="26"/>
                <w:szCs w:val="26"/>
                <w:lang w:eastAsia="zh-CN"/>
              </w:rPr>
              <w:t>214</w:t>
            </w:r>
          </w:p>
        </w:tc>
      </w:tr>
    </w:tbl>
    <w:p w14:paraId="01D67D1A" w14:textId="112BDD1D" w:rsidR="00CA7404" w:rsidRDefault="00CA7404"/>
    <w:p w14:paraId="5ACE59F4" w14:textId="395DDD3A" w:rsidR="005A0C4A" w:rsidRDefault="005A0C4A"/>
    <w:tbl>
      <w:tblPr>
        <w:tblW w:w="9468" w:type="dxa"/>
        <w:tblInd w:w="360" w:type="dxa"/>
        <w:tblLayout w:type="fixed"/>
        <w:tblLook w:val="0000" w:firstRow="0" w:lastRow="0" w:firstColumn="0" w:lastColumn="0" w:noHBand="0" w:noVBand="0"/>
      </w:tblPr>
      <w:tblGrid>
        <w:gridCol w:w="4698"/>
        <w:gridCol w:w="1161"/>
        <w:gridCol w:w="45"/>
        <w:gridCol w:w="1116"/>
        <w:gridCol w:w="1224"/>
        <w:gridCol w:w="36"/>
        <w:gridCol w:w="1188"/>
      </w:tblGrid>
      <w:tr w:rsidR="00CA7404" w:rsidRPr="00CA7404" w14:paraId="38B41202" w14:textId="77777777" w:rsidTr="00CA7404">
        <w:trPr>
          <w:trHeight w:val="205"/>
        </w:trPr>
        <w:tc>
          <w:tcPr>
            <w:tcW w:w="4698" w:type="dxa"/>
            <w:shd w:val="clear" w:color="auto" w:fill="auto"/>
            <w:vAlign w:val="bottom"/>
          </w:tcPr>
          <w:p w14:paraId="2ABFE293" w14:textId="448D7536" w:rsidR="00CA7404" w:rsidRPr="00CA7404" w:rsidRDefault="00CA7404" w:rsidP="00CA7404">
            <w:pPr>
              <w:suppressAutoHyphens/>
              <w:spacing w:line="240" w:lineRule="exact"/>
              <w:ind w:left="257" w:hanging="180"/>
              <w:rPr>
                <w:rFonts w:ascii="CordiaUPC" w:eastAsia="Times New Roman" w:hAnsi="CordiaUPC" w:cs="CordiaUPC"/>
                <w:b/>
                <w:bCs/>
                <w:i/>
                <w:iCs/>
                <w:sz w:val="26"/>
                <w:szCs w:val="26"/>
                <w:lang w:val="en-US"/>
              </w:rPr>
            </w:pPr>
          </w:p>
        </w:tc>
        <w:tc>
          <w:tcPr>
            <w:tcW w:w="2322" w:type="dxa"/>
            <w:gridSpan w:val="3"/>
            <w:shd w:val="clear" w:color="auto" w:fill="auto"/>
          </w:tcPr>
          <w:p w14:paraId="1E63DABA" w14:textId="77777777"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hAnsi="CordiaUPC" w:cs="CordiaUPC" w:hint="cs"/>
                <w:b/>
                <w:bCs/>
                <w:sz w:val="26"/>
                <w:szCs w:val="26"/>
                <w:lang w:val="en-US"/>
              </w:rPr>
              <w:t>Consolidated</w:t>
            </w:r>
          </w:p>
        </w:tc>
        <w:tc>
          <w:tcPr>
            <w:tcW w:w="2448" w:type="dxa"/>
            <w:gridSpan w:val="3"/>
            <w:shd w:val="clear" w:color="auto" w:fill="auto"/>
          </w:tcPr>
          <w:p w14:paraId="77CAC352" w14:textId="77777777" w:rsidR="00CA7404" w:rsidRPr="00CA7404" w:rsidRDefault="00CA7404" w:rsidP="00CA7404">
            <w:pPr>
              <w:suppressAutoHyphens/>
              <w:snapToGrid w:val="0"/>
              <w:spacing w:line="240" w:lineRule="exact"/>
              <w:ind w:left="-127" w:right="-113"/>
              <w:jc w:val="center"/>
              <w:rPr>
                <w:rFonts w:ascii="CordiaUPC" w:eastAsia="Times New Roman" w:hAnsi="CordiaUPC" w:cs="CordiaUPC"/>
                <w:sz w:val="26"/>
                <w:szCs w:val="26"/>
                <w:lang w:eastAsia="zh-CN"/>
              </w:rPr>
            </w:pPr>
            <w:r w:rsidRPr="00CA7404">
              <w:rPr>
                <w:rFonts w:ascii="CordiaUPC" w:eastAsia="Times New Roman" w:hAnsi="CordiaUPC" w:cs="CordiaUPC" w:hint="cs"/>
                <w:b/>
                <w:bCs/>
                <w:sz w:val="26"/>
                <w:szCs w:val="26"/>
                <w:lang w:eastAsia="zh-CN"/>
              </w:rPr>
              <w:t>Bank only</w:t>
            </w:r>
          </w:p>
        </w:tc>
      </w:tr>
      <w:tr w:rsidR="00CA7404" w:rsidRPr="00CA7404" w14:paraId="42F76579" w14:textId="77777777" w:rsidTr="00CA7404">
        <w:trPr>
          <w:trHeight w:val="205"/>
        </w:trPr>
        <w:tc>
          <w:tcPr>
            <w:tcW w:w="4698" w:type="dxa"/>
            <w:shd w:val="clear" w:color="auto" w:fill="auto"/>
            <w:vAlign w:val="bottom"/>
          </w:tcPr>
          <w:p w14:paraId="6F239BE2" w14:textId="77777777" w:rsidR="00CA7404" w:rsidRPr="00CA7404" w:rsidRDefault="00CA7404" w:rsidP="00CA7404">
            <w:pPr>
              <w:suppressAutoHyphens/>
              <w:spacing w:line="240" w:lineRule="exact"/>
              <w:ind w:left="257" w:hanging="180"/>
              <w:rPr>
                <w:rFonts w:ascii="CordiaUPC" w:eastAsia="Times New Roman" w:hAnsi="CordiaUPC" w:cs="CordiaUPC"/>
                <w:b/>
                <w:bCs/>
                <w:i/>
                <w:iCs/>
                <w:sz w:val="26"/>
                <w:szCs w:val="26"/>
                <w:lang w:val="en-US"/>
              </w:rPr>
            </w:pPr>
            <w:r w:rsidRPr="00CA7404">
              <w:rPr>
                <w:rFonts w:ascii="CordiaUPC" w:eastAsia="Times New Roman" w:hAnsi="CordiaUPC" w:cs="CordiaUPC" w:hint="cs"/>
                <w:b/>
                <w:bCs/>
                <w:i/>
                <w:iCs/>
                <w:sz w:val="26"/>
                <w:szCs w:val="26"/>
                <w:lang w:val="en-US"/>
              </w:rPr>
              <w:t>For the six-month period ended 30 June</w:t>
            </w:r>
          </w:p>
        </w:tc>
        <w:tc>
          <w:tcPr>
            <w:tcW w:w="1161" w:type="dxa"/>
            <w:shd w:val="clear" w:color="auto" w:fill="auto"/>
          </w:tcPr>
          <w:p w14:paraId="4420200B" w14:textId="75169DDF"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202</w:t>
            </w:r>
            <w:r>
              <w:rPr>
                <w:rFonts w:ascii="CordiaUPC" w:eastAsia="Times New Roman" w:hAnsi="CordiaUPC" w:cs="CordiaUPC"/>
                <w:sz w:val="26"/>
                <w:szCs w:val="26"/>
                <w:lang w:eastAsia="zh-CN"/>
              </w:rPr>
              <w:t>1</w:t>
            </w:r>
          </w:p>
        </w:tc>
        <w:tc>
          <w:tcPr>
            <w:tcW w:w="1161" w:type="dxa"/>
            <w:gridSpan w:val="2"/>
            <w:shd w:val="clear" w:color="auto" w:fill="auto"/>
          </w:tcPr>
          <w:p w14:paraId="1F7A120D" w14:textId="20DA869C" w:rsidR="00CA7404" w:rsidRPr="00CA7404" w:rsidRDefault="00CA7404" w:rsidP="00CA7404">
            <w:pPr>
              <w:suppressAutoHyphens/>
              <w:snapToGrid w:val="0"/>
              <w:spacing w:line="240" w:lineRule="exact"/>
              <w:ind w:left="-113"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w:t>
            </w:r>
            <w:r>
              <w:rPr>
                <w:rFonts w:ascii="CordiaUPC" w:eastAsia="Times New Roman" w:hAnsi="CordiaUPC" w:cs="CordiaUPC"/>
                <w:sz w:val="26"/>
                <w:szCs w:val="26"/>
                <w:lang w:eastAsia="zh-CN"/>
              </w:rPr>
              <w:t>20</w:t>
            </w:r>
          </w:p>
        </w:tc>
        <w:tc>
          <w:tcPr>
            <w:tcW w:w="1224" w:type="dxa"/>
            <w:shd w:val="clear" w:color="auto" w:fill="auto"/>
          </w:tcPr>
          <w:p w14:paraId="29133E36" w14:textId="719204D4"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cs/>
                <w:lang w:eastAsia="zh-CN"/>
              </w:rPr>
              <w:t>20</w:t>
            </w:r>
            <w:r w:rsidRPr="00CA7404">
              <w:rPr>
                <w:rFonts w:ascii="CordiaUPC" w:eastAsia="Times New Roman" w:hAnsi="CordiaUPC" w:cs="CordiaUPC" w:hint="cs"/>
                <w:sz w:val="26"/>
                <w:szCs w:val="26"/>
                <w:lang w:eastAsia="zh-CN"/>
              </w:rPr>
              <w:t>2</w:t>
            </w:r>
            <w:r>
              <w:rPr>
                <w:rFonts w:ascii="CordiaUPC" w:eastAsia="Times New Roman" w:hAnsi="CordiaUPC" w:cs="CordiaUPC"/>
                <w:sz w:val="26"/>
                <w:szCs w:val="26"/>
                <w:lang w:eastAsia="zh-CN"/>
              </w:rPr>
              <w:t>1</w:t>
            </w:r>
          </w:p>
        </w:tc>
        <w:tc>
          <w:tcPr>
            <w:tcW w:w="1224" w:type="dxa"/>
            <w:gridSpan w:val="2"/>
            <w:shd w:val="clear" w:color="auto" w:fill="auto"/>
          </w:tcPr>
          <w:p w14:paraId="62466E03" w14:textId="13D3EF3B"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20</w:t>
            </w:r>
            <w:r>
              <w:rPr>
                <w:rFonts w:ascii="CordiaUPC" w:eastAsia="Times New Roman" w:hAnsi="CordiaUPC" w:cs="CordiaUPC"/>
                <w:sz w:val="26"/>
                <w:szCs w:val="26"/>
                <w:lang w:eastAsia="zh-CN"/>
              </w:rPr>
              <w:t>20</w:t>
            </w:r>
          </w:p>
        </w:tc>
      </w:tr>
      <w:tr w:rsidR="00CA7404" w:rsidRPr="00CA7404" w14:paraId="13E1E7BA" w14:textId="77777777" w:rsidTr="00CA7404">
        <w:trPr>
          <w:trHeight w:val="205"/>
        </w:trPr>
        <w:tc>
          <w:tcPr>
            <w:tcW w:w="4698" w:type="dxa"/>
            <w:shd w:val="clear" w:color="auto" w:fill="auto"/>
          </w:tcPr>
          <w:p w14:paraId="27FC9A84" w14:textId="77777777" w:rsidR="00CA7404" w:rsidRPr="00CA7404" w:rsidRDefault="00CA7404" w:rsidP="00CA7404">
            <w:pPr>
              <w:suppressAutoHyphens/>
              <w:spacing w:line="240" w:lineRule="exact"/>
              <w:ind w:left="257" w:hanging="180"/>
              <w:rPr>
                <w:rFonts w:ascii="CordiaUPC" w:eastAsia="Times New Roman" w:hAnsi="CordiaUPC" w:cs="CordiaUPC"/>
                <w:b/>
                <w:bCs/>
                <w:i/>
                <w:iCs/>
                <w:sz w:val="26"/>
                <w:szCs w:val="26"/>
                <w:lang w:val="en-US"/>
              </w:rPr>
            </w:pPr>
          </w:p>
        </w:tc>
        <w:tc>
          <w:tcPr>
            <w:tcW w:w="4770" w:type="dxa"/>
            <w:gridSpan w:val="6"/>
            <w:shd w:val="clear" w:color="auto" w:fill="auto"/>
          </w:tcPr>
          <w:p w14:paraId="20C07F57" w14:textId="77777777" w:rsidR="00CA7404" w:rsidRPr="00CA7404" w:rsidRDefault="00CA7404" w:rsidP="00CA7404">
            <w:pPr>
              <w:suppressAutoHyphens/>
              <w:snapToGrid w:val="0"/>
              <w:spacing w:line="240" w:lineRule="exact"/>
              <w:ind w:right="-113"/>
              <w:jc w:val="center"/>
              <w:rPr>
                <w:rFonts w:ascii="CordiaUPC" w:eastAsia="Times New Roman" w:hAnsi="CordiaUPC" w:cs="CordiaUPC"/>
                <w:sz w:val="26"/>
                <w:szCs w:val="26"/>
                <w:lang w:eastAsia="zh-CN"/>
              </w:rPr>
            </w:pPr>
            <w:r w:rsidRPr="00CA7404">
              <w:rPr>
                <w:rFonts w:ascii="CordiaUPC" w:eastAsia="Times New Roman" w:hAnsi="CordiaUPC" w:cs="CordiaUPC" w:hint="cs"/>
                <w:i/>
                <w:iCs/>
                <w:sz w:val="26"/>
                <w:szCs w:val="26"/>
                <w:cs/>
                <w:lang w:eastAsia="zh-CN"/>
              </w:rPr>
              <w:t>(</w:t>
            </w:r>
            <w:r w:rsidRPr="00CA7404">
              <w:rPr>
                <w:rFonts w:ascii="CordiaUPC" w:eastAsia="Times New Roman" w:hAnsi="CordiaUPC" w:cs="CordiaUPC" w:hint="cs"/>
                <w:i/>
                <w:iCs/>
                <w:sz w:val="26"/>
                <w:szCs w:val="26"/>
                <w:lang w:eastAsia="zh-CN"/>
              </w:rPr>
              <w:t>in million Baht</w:t>
            </w:r>
            <w:r w:rsidRPr="00CA7404">
              <w:rPr>
                <w:rFonts w:ascii="CordiaUPC" w:eastAsia="Times New Roman" w:hAnsi="CordiaUPC" w:cs="CordiaUPC" w:hint="cs"/>
                <w:i/>
                <w:iCs/>
                <w:sz w:val="26"/>
                <w:szCs w:val="26"/>
                <w:cs/>
                <w:lang w:eastAsia="zh-CN"/>
              </w:rPr>
              <w:t>)</w:t>
            </w:r>
          </w:p>
        </w:tc>
      </w:tr>
      <w:tr w:rsidR="00CA7404" w:rsidRPr="00CA7404" w14:paraId="3FF2E35E" w14:textId="77777777" w:rsidTr="00CA7404">
        <w:trPr>
          <w:trHeight w:val="205"/>
        </w:trPr>
        <w:tc>
          <w:tcPr>
            <w:tcW w:w="4698" w:type="dxa"/>
            <w:shd w:val="clear" w:color="auto" w:fill="auto"/>
            <w:vAlign w:val="bottom"/>
          </w:tcPr>
          <w:p w14:paraId="7F5CF048" w14:textId="66652D1D" w:rsidR="00CA7404" w:rsidRPr="00CA7404" w:rsidRDefault="007C7370" w:rsidP="00CA7404">
            <w:pPr>
              <w:suppressAutoHyphens/>
              <w:spacing w:line="240" w:lineRule="exact"/>
              <w:ind w:left="257" w:hanging="180"/>
              <w:rPr>
                <w:rFonts w:ascii="CordiaUPC" w:eastAsia="Times New Roman" w:hAnsi="CordiaUPC" w:cs="CordiaUPC"/>
                <w:b/>
                <w:bCs/>
                <w:i/>
                <w:iCs/>
                <w:sz w:val="26"/>
                <w:szCs w:val="26"/>
                <w:lang w:eastAsia="th-TH"/>
              </w:rPr>
            </w:pPr>
            <w:r w:rsidRPr="00025DD7">
              <w:rPr>
                <w:rFonts w:ascii="CordiaUPC" w:eastAsia="Times New Roman" w:hAnsi="CordiaUPC" w:cs="CordiaUPC"/>
                <w:b/>
                <w:bCs/>
                <w:sz w:val="26"/>
                <w:szCs w:val="26"/>
                <w:lang w:eastAsia="th-TH"/>
              </w:rPr>
              <w:t>Gain</w:t>
            </w:r>
            <w:r>
              <w:rPr>
                <w:rFonts w:ascii="CordiaUPC" w:eastAsia="Times New Roman" w:hAnsi="CordiaUPC" w:cs="CordiaUPC"/>
                <w:b/>
                <w:bCs/>
                <w:sz w:val="26"/>
                <w:szCs w:val="26"/>
                <w:lang w:eastAsia="th-TH"/>
              </w:rPr>
              <w:t>s</w:t>
            </w:r>
            <w:r w:rsidRPr="00025DD7">
              <w:rPr>
                <w:rFonts w:ascii="CordiaUPC" w:eastAsia="Times New Roman" w:hAnsi="CordiaUPC" w:cs="CordiaUPC"/>
                <w:b/>
                <w:bCs/>
                <w:sz w:val="26"/>
                <w:szCs w:val="26"/>
                <w:lang w:eastAsia="th-TH"/>
              </w:rPr>
              <w:t xml:space="preserve"> on sales</w:t>
            </w:r>
          </w:p>
        </w:tc>
        <w:tc>
          <w:tcPr>
            <w:tcW w:w="1206" w:type="dxa"/>
            <w:gridSpan w:val="2"/>
            <w:shd w:val="clear" w:color="auto" w:fill="auto"/>
          </w:tcPr>
          <w:p w14:paraId="2B7AF903" w14:textId="77777777" w:rsidR="00CA7404" w:rsidRPr="00CA7404" w:rsidRDefault="00CA7404" w:rsidP="00CA7404">
            <w:pPr>
              <w:tabs>
                <w:tab w:val="decimal" w:pos="887"/>
              </w:tabs>
              <w:suppressAutoHyphens/>
              <w:snapToGrid w:val="0"/>
              <w:spacing w:line="240" w:lineRule="exact"/>
              <w:ind w:left="-113" w:right="-113"/>
              <w:jc w:val="both"/>
              <w:rPr>
                <w:rFonts w:ascii="CordiaUPC" w:eastAsia="Times New Roman" w:hAnsi="CordiaUPC" w:cs="CordiaUPC"/>
                <w:sz w:val="26"/>
                <w:szCs w:val="26"/>
                <w:lang w:eastAsia="zh-CN"/>
              </w:rPr>
            </w:pPr>
          </w:p>
        </w:tc>
        <w:tc>
          <w:tcPr>
            <w:tcW w:w="1116" w:type="dxa"/>
            <w:shd w:val="clear" w:color="auto" w:fill="auto"/>
          </w:tcPr>
          <w:p w14:paraId="27AFAF80" w14:textId="77777777" w:rsidR="00CA7404" w:rsidRPr="00CA7404" w:rsidRDefault="00CA7404" w:rsidP="00CA7404">
            <w:pPr>
              <w:tabs>
                <w:tab w:val="decimal" w:pos="853"/>
              </w:tabs>
              <w:suppressAutoHyphens/>
              <w:snapToGrid w:val="0"/>
              <w:spacing w:line="240" w:lineRule="exact"/>
              <w:ind w:left="-113" w:right="-113"/>
              <w:rPr>
                <w:rFonts w:ascii="CordiaUPC" w:eastAsia="Times New Roman" w:hAnsi="CordiaUPC" w:cs="CordiaUPC"/>
                <w:sz w:val="26"/>
                <w:szCs w:val="26"/>
                <w:lang w:eastAsia="zh-CN"/>
              </w:rPr>
            </w:pPr>
          </w:p>
        </w:tc>
        <w:tc>
          <w:tcPr>
            <w:tcW w:w="1260" w:type="dxa"/>
            <w:gridSpan w:val="2"/>
            <w:shd w:val="clear" w:color="auto" w:fill="auto"/>
          </w:tcPr>
          <w:p w14:paraId="19EC78F3" w14:textId="77777777" w:rsidR="00CA7404" w:rsidRPr="00CA7404" w:rsidRDefault="00CA7404" w:rsidP="00CA7404">
            <w:pPr>
              <w:tabs>
                <w:tab w:val="decimal" w:pos="840"/>
              </w:tabs>
              <w:suppressAutoHyphens/>
              <w:snapToGrid w:val="0"/>
              <w:spacing w:line="240" w:lineRule="exact"/>
              <w:ind w:right="-113"/>
              <w:rPr>
                <w:rFonts w:ascii="CordiaUPC" w:eastAsia="Times New Roman" w:hAnsi="CordiaUPC" w:cs="CordiaUPC"/>
                <w:sz w:val="26"/>
                <w:szCs w:val="26"/>
                <w:lang w:eastAsia="zh-CN"/>
              </w:rPr>
            </w:pPr>
          </w:p>
        </w:tc>
        <w:tc>
          <w:tcPr>
            <w:tcW w:w="1188" w:type="dxa"/>
          </w:tcPr>
          <w:p w14:paraId="1FE8C5A4" w14:textId="77777777" w:rsidR="00CA7404" w:rsidRPr="00CA7404" w:rsidRDefault="00CA7404" w:rsidP="00CA7404">
            <w:pPr>
              <w:tabs>
                <w:tab w:val="decimal" w:pos="840"/>
              </w:tabs>
              <w:suppressAutoHyphens/>
              <w:snapToGrid w:val="0"/>
              <w:spacing w:line="240" w:lineRule="exact"/>
              <w:ind w:right="-113"/>
              <w:rPr>
                <w:rFonts w:ascii="CordiaUPC" w:eastAsia="Times New Roman" w:hAnsi="CordiaUPC" w:cs="CordiaUPC"/>
                <w:sz w:val="26"/>
                <w:szCs w:val="26"/>
                <w:lang w:eastAsia="zh-CN"/>
              </w:rPr>
            </w:pPr>
          </w:p>
        </w:tc>
      </w:tr>
      <w:tr w:rsidR="00CA7404" w:rsidRPr="00CA7404" w14:paraId="38372F3C" w14:textId="77777777" w:rsidTr="00CA7404">
        <w:trPr>
          <w:trHeight w:val="205"/>
        </w:trPr>
        <w:tc>
          <w:tcPr>
            <w:tcW w:w="4698" w:type="dxa"/>
            <w:shd w:val="clear" w:color="auto" w:fill="auto"/>
            <w:vAlign w:val="bottom"/>
          </w:tcPr>
          <w:p w14:paraId="3580824F" w14:textId="77777777" w:rsidR="00CA7404" w:rsidRPr="00CA7404" w:rsidRDefault="00CA7404" w:rsidP="00CA7404">
            <w:pPr>
              <w:suppressAutoHyphens/>
              <w:spacing w:line="240" w:lineRule="exact"/>
              <w:ind w:left="340" w:hanging="180"/>
              <w:rPr>
                <w:rFonts w:ascii="CordiaUPC" w:eastAsia="Times New Roman" w:hAnsi="CordiaUPC" w:cs="CordiaUPC"/>
                <w:sz w:val="26"/>
                <w:szCs w:val="26"/>
                <w:lang w:eastAsia="th-TH"/>
              </w:rPr>
            </w:pPr>
            <w:r w:rsidRPr="00CA7404">
              <w:rPr>
                <w:rFonts w:ascii="CordiaUPC" w:eastAsia="Times New Roman" w:hAnsi="CordiaUPC" w:cs="CordiaUPC" w:hint="cs"/>
                <w:sz w:val="26"/>
                <w:szCs w:val="26"/>
                <w:lang w:eastAsia="th-TH"/>
              </w:rPr>
              <w:t>-</w:t>
            </w:r>
            <w:r w:rsidRPr="00CA7404">
              <w:rPr>
                <w:rFonts w:ascii="CordiaUPC" w:eastAsia="Times New Roman" w:hAnsi="CordiaUPC" w:cs="CordiaUPC" w:hint="cs"/>
                <w:sz w:val="26"/>
                <w:szCs w:val="26"/>
                <w:lang w:eastAsia="th-TH"/>
              </w:rPr>
              <w:tab/>
              <w:t xml:space="preserve">Investment in debt instruments measured </w:t>
            </w:r>
          </w:p>
        </w:tc>
        <w:tc>
          <w:tcPr>
            <w:tcW w:w="1206" w:type="dxa"/>
            <w:gridSpan w:val="2"/>
            <w:shd w:val="clear" w:color="auto" w:fill="auto"/>
            <w:vAlign w:val="center"/>
          </w:tcPr>
          <w:p w14:paraId="1E13EA8A" w14:textId="77777777" w:rsidR="00CA7404" w:rsidRPr="00CA7404" w:rsidRDefault="00CA7404" w:rsidP="00CA7404">
            <w:pPr>
              <w:tabs>
                <w:tab w:val="decimal" w:pos="881"/>
              </w:tabs>
              <w:suppressAutoHyphens/>
              <w:snapToGrid w:val="0"/>
              <w:spacing w:line="240" w:lineRule="exact"/>
              <w:ind w:left="-113" w:right="-13"/>
              <w:rPr>
                <w:rFonts w:ascii="CordiaUPC" w:eastAsia="Times New Roman" w:hAnsi="CordiaUPC" w:cs="CordiaUPC"/>
                <w:sz w:val="26"/>
                <w:szCs w:val="26"/>
                <w:lang w:eastAsia="zh-CN"/>
              </w:rPr>
            </w:pPr>
          </w:p>
        </w:tc>
        <w:tc>
          <w:tcPr>
            <w:tcW w:w="1116" w:type="dxa"/>
            <w:shd w:val="clear" w:color="auto" w:fill="auto"/>
            <w:vAlign w:val="center"/>
          </w:tcPr>
          <w:p w14:paraId="7D1981CD" w14:textId="77777777" w:rsidR="00CA7404" w:rsidRPr="00CA7404" w:rsidRDefault="00CA7404" w:rsidP="00CA7404">
            <w:pPr>
              <w:tabs>
                <w:tab w:val="decimal" w:pos="853"/>
              </w:tabs>
              <w:suppressAutoHyphens/>
              <w:snapToGrid w:val="0"/>
              <w:spacing w:line="240" w:lineRule="exact"/>
              <w:ind w:left="-113" w:right="-113"/>
              <w:rPr>
                <w:rFonts w:ascii="CordiaUPC" w:eastAsia="Times New Roman" w:hAnsi="CordiaUPC" w:cs="CordiaUPC"/>
                <w:sz w:val="26"/>
                <w:szCs w:val="26"/>
                <w:lang w:eastAsia="zh-CN"/>
              </w:rPr>
            </w:pPr>
          </w:p>
        </w:tc>
        <w:tc>
          <w:tcPr>
            <w:tcW w:w="1260" w:type="dxa"/>
            <w:gridSpan w:val="2"/>
            <w:shd w:val="clear" w:color="auto" w:fill="auto"/>
            <w:vAlign w:val="center"/>
          </w:tcPr>
          <w:p w14:paraId="56959539" w14:textId="77777777" w:rsidR="00CA7404" w:rsidRPr="00CA7404" w:rsidRDefault="00CA7404" w:rsidP="00CA7404">
            <w:pPr>
              <w:tabs>
                <w:tab w:val="decimal" w:pos="942"/>
              </w:tabs>
              <w:suppressAutoHyphens/>
              <w:snapToGrid w:val="0"/>
              <w:spacing w:line="240" w:lineRule="exact"/>
              <w:ind w:left="-115"/>
              <w:rPr>
                <w:rFonts w:ascii="CordiaUPC" w:eastAsia="Times New Roman" w:hAnsi="CordiaUPC" w:cs="CordiaUPC"/>
                <w:sz w:val="26"/>
                <w:szCs w:val="26"/>
                <w:lang w:eastAsia="zh-CN"/>
              </w:rPr>
            </w:pPr>
          </w:p>
        </w:tc>
        <w:tc>
          <w:tcPr>
            <w:tcW w:w="1188" w:type="dxa"/>
            <w:shd w:val="clear" w:color="auto" w:fill="auto"/>
            <w:vAlign w:val="center"/>
          </w:tcPr>
          <w:p w14:paraId="438AA05F" w14:textId="77777777" w:rsidR="00CA7404" w:rsidRPr="00CA7404" w:rsidRDefault="00CA7404" w:rsidP="00CA7404">
            <w:pPr>
              <w:tabs>
                <w:tab w:val="decimal" w:pos="836"/>
              </w:tabs>
              <w:suppressAutoHyphens/>
              <w:snapToGrid w:val="0"/>
              <w:spacing w:line="240" w:lineRule="exact"/>
              <w:ind w:left="-115"/>
              <w:rPr>
                <w:rFonts w:ascii="CordiaUPC" w:eastAsia="Times New Roman" w:hAnsi="CordiaUPC" w:cs="CordiaUPC"/>
                <w:sz w:val="26"/>
                <w:szCs w:val="26"/>
                <w:lang w:eastAsia="zh-CN"/>
              </w:rPr>
            </w:pPr>
          </w:p>
        </w:tc>
      </w:tr>
      <w:tr w:rsidR="00CA7404" w:rsidRPr="00CA7404" w14:paraId="4D6F285C" w14:textId="77777777" w:rsidTr="00CA7404">
        <w:trPr>
          <w:trHeight w:val="205"/>
        </w:trPr>
        <w:tc>
          <w:tcPr>
            <w:tcW w:w="4698" w:type="dxa"/>
            <w:shd w:val="clear" w:color="auto" w:fill="auto"/>
            <w:vAlign w:val="bottom"/>
          </w:tcPr>
          <w:p w14:paraId="381BD8A7" w14:textId="77777777" w:rsidR="00CA7404" w:rsidRPr="00CA7404" w:rsidRDefault="00CA7404" w:rsidP="00CA7404">
            <w:pPr>
              <w:suppressAutoHyphens/>
              <w:spacing w:line="240" w:lineRule="exact"/>
              <w:ind w:left="340" w:hanging="180"/>
              <w:rPr>
                <w:rFonts w:ascii="CordiaUPC" w:eastAsia="Times New Roman" w:hAnsi="CordiaUPC" w:cs="CordiaUPC"/>
                <w:sz w:val="26"/>
                <w:szCs w:val="26"/>
                <w:lang w:eastAsia="th-TH"/>
              </w:rPr>
            </w:pPr>
            <w:r w:rsidRPr="00CA7404">
              <w:rPr>
                <w:rFonts w:ascii="CordiaUPC" w:eastAsia="Times New Roman" w:hAnsi="CordiaUPC" w:cs="CordiaUPC" w:hint="cs"/>
                <w:sz w:val="26"/>
                <w:szCs w:val="26"/>
                <w:lang w:eastAsia="th-TH"/>
              </w:rPr>
              <w:tab/>
              <w:t xml:space="preserve">   at FVOCI</w:t>
            </w:r>
          </w:p>
        </w:tc>
        <w:tc>
          <w:tcPr>
            <w:tcW w:w="1206" w:type="dxa"/>
            <w:gridSpan w:val="2"/>
            <w:shd w:val="clear" w:color="auto" w:fill="auto"/>
            <w:vAlign w:val="center"/>
          </w:tcPr>
          <w:p w14:paraId="1F535FED" w14:textId="3D35AD9B" w:rsidR="00CA7404" w:rsidRPr="00CA7404" w:rsidRDefault="00C0121B" w:rsidP="00CA7404">
            <w:pPr>
              <w:pBdr>
                <w:bottom w:val="single" w:sz="4" w:space="1" w:color="auto"/>
              </w:pBdr>
              <w:tabs>
                <w:tab w:val="decimal" w:pos="881"/>
              </w:tabs>
              <w:suppressAutoHyphens/>
              <w:snapToGrid w:val="0"/>
              <w:spacing w:line="240" w:lineRule="exact"/>
              <w:ind w:left="-113" w:right="-13"/>
              <w:rPr>
                <w:rFonts w:ascii="CordiaUPC" w:eastAsia="Times New Roman" w:hAnsi="CordiaUPC" w:cs="CordiaUPC"/>
                <w:sz w:val="26"/>
                <w:szCs w:val="26"/>
                <w:lang w:eastAsia="zh-CN"/>
              </w:rPr>
            </w:pPr>
            <w:r>
              <w:rPr>
                <w:rFonts w:ascii="CordiaUPC" w:eastAsia="Times New Roman" w:hAnsi="CordiaUPC" w:cs="CordiaUPC"/>
                <w:sz w:val="26"/>
                <w:szCs w:val="26"/>
                <w:lang w:eastAsia="zh-CN"/>
              </w:rPr>
              <w:t>107</w:t>
            </w:r>
          </w:p>
        </w:tc>
        <w:tc>
          <w:tcPr>
            <w:tcW w:w="1116" w:type="dxa"/>
            <w:shd w:val="clear" w:color="auto" w:fill="auto"/>
            <w:vAlign w:val="center"/>
          </w:tcPr>
          <w:p w14:paraId="5C93D818" w14:textId="5A79CDAA" w:rsidR="00CA7404" w:rsidRPr="00CA7404" w:rsidRDefault="00CA7404" w:rsidP="00CA7404">
            <w:pPr>
              <w:pBdr>
                <w:bottom w:val="single" w:sz="4" w:space="1" w:color="auto"/>
              </w:pBdr>
              <w:tabs>
                <w:tab w:val="decimal" w:pos="853"/>
              </w:tabs>
              <w:suppressAutoHyphens/>
              <w:snapToGrid w:val="0"/>
              <w:spacing w:line="240" w:lineRule="exact"/>
              <w:ind w:right="-113"/>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783</w:t>
            </w:r>
          </w:p>
        </w:tc>
        <w:tc>
          <w:tcPr>
            <w:tcW w:w="1260" w:type="dxa"/>
            <w:gridSpan w:val="2"/>
            <w:shd w:val="clear" w:color="auto" w:fill="auto"/>
            <w:vAlign w:val="center"/>
          </w:tcPr>
          <w:p w14:paraId="2ED5F81F" w14:textId="681C0898" w:rsidR="00CA7404" w:rsidRPr="00CA7404" w:rsidRDefault="00C0121B" w:rsidP="00CA7404">
            <w:pPr>
              <w:pBdr>
                <w:bottom w:val="single" w:sz="4" w:space="1" w:color="auto"/>
              </w:pBdr>
              <w:tabs>
                <w:tab w:val="decimal" w:pos="942"/>
              </w:tabs>
              <w:suppressAutoHyphens/>
              <w:snapToGrid w:val="0"/>
              <w:spacing w:line="240" w:lineRule="exact"/>
              <w:rPr>
                <w:rFonts w:ascii="CordiaUPC" w:eastAsia="Times New Roman" w:hAnsi="CordiaUPC" w:cs="CordiaUPC"/>
                <w:sz w:val="26"/>
                <w:szCs w:val="26"/>
                <w:lang w:eastAsia="zh-CN"/>
              </w:rPr>
            </w:pPr>
            <w:r>
              <w:rPr>
                <w:rFonts w:ascii="CordiaUPC" w:eastAsia="Times New Roman" w:hAnsi="CordiaUPC" w:cs="CordiaUPC"/>
                <w:sz w:val="26"/>
                <w:szCs w:val="26"/>
                <w:lang w:eastAsia="zh-CN"/>
              </w:rPr>
              <w:t>142</w:t>
            </w:r>
          </w:p>
        </w:tc>
        <w:tc>
          <w:tcPr>
            <w:tcW w:w="1188" w:type="dxa"/>
            <w:shd w:val="clear" w:color="auto" w:fill="auto"/>
            <w:vAlign w:val="center"/>
          </w:tcPr>
          <w:p w14:paraId="619C8A36" w14:textId="79177077" w:rsidR="00CA7404" w:rsidRPr="00CA7404" w:rsidRDefault="00CA7404" w:rsidP="00CA7404">
            <w:pPr>
              <w:pBdr>
                <w:bottom w:val="single" w:sz="4" w:space="1" w:color="auto"/>
              </w:pBdr>
              <w:tabs>
                <w:tab w:val="decimal" w:pos="836"/>
              </w:tabs>
              <w:suppressAutoHyphens/>
              <w:snapToGrid w:val="0"/>
              <w:spacing w:line="240" w:lineRule="exact"/>
              <w:ind w:left="-18"/>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366</w:t>
            </w:r>
          </w:p>
        </w:tc>
      </w:tr>
      <w:tr w:rsidR="00CA7404" w:rsidRPr="00CA7404" w14:paraId="76E169C3" w14:textId="77777777" w:rsidTr="00CA7404">
        <w:tc>
          <w:tcPr>
            <w:tcW w:w="4698" w:type="dxa"/>
            <w:shd w:val="clear" w:color="auto" w:fill="auto"/>
            <w:vAlign w:val="bottom"/>
          </w:tcPr>
          <w:p w14:paraId="3C6C3D18" w14:textId="77777777" w:rsidR="00CA7404" w:rsidRPr="00CA7404" w:rsidRDefault="00CA7404" w:rsidP="00CA7404">
            <w:pPr>
              <w:suppressAutoHyphens/>
              <w:spacing w:line="240" w:lineRule="exact"/>
              <w:ind w:left="75"/>
              <w:rPr>
                <w:rFonts w:ascii="CordiaUPC" w:eastAsia="Times New Roman" w:hAnsi="CordiaUPC" w:cs="CordiaUPC"/>
                <w:b/>
                <w:bCs/>
                <w:sz w:val="26"/>
                <w:szCs w:val="26"/>
                <w:lang w:eastAsia="th-TH"/>
              </w:rPr>
            </w:pPr>
            <w:r w:rsidRPr="00CA7404">
              <w:rPr>
                <w:rFonts w:ascii="CordiaUPC" w:eastAsia="Times New Roman" w:hAnsi="CordiaUPC" w:cs="CordiaUPC" w:hint="cs"/>
                <w:b/>
                <w:bCs/>
                <w:sz w:val="26"/>
                <w:szCs w:val="26"/>
                <w:lang w:eastAsia="zh-CN"/>
              </w:rPr>
              <w:t>Total</w:t>
            </w:r>
          </w:p>
        </w:tc>
        <w:tc>
          <w:tcPr>
            <w:tcW w:w="1206" w:type="dxa"/>
            <w:gridSpan w:val="2"/>
            <w:shd w:val="clear" w:color="auto" w:fill="auto"/>
            <w:vAlign w:val="center"/>
          </w:tcPr>
          <w:p w14:paraId="1F709C3C" w14:textId="1BC7FA4C" w:rsidR="00CA7404" w:rsidRPr="00CA7404" w:rsidRDefault="00C0121B" w:rsidP="00CA7404">
            <w:pPr>
              <w:pBdr>
                <w:bottom w:val="double" w:sz="4" w:space="1" w:color="auto"/>
              </w:pBdr>
              <w:tabs>
                <w:tab w:val="decimal" w:pos="881"/>
              </w:tabs>
              <w:suppressAutoHyphens/>
              <w:snapToGrid w:val="0"/>
              <w:spacing w:line="240" w:lineRule="exact"/>
              <w:ind w:left="-108" w:right="-13"/>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107</w:t>
            </w:r>
          </w:p>
        </w:tc>
        <w:tc>
          <w:tcPr>
            <w:tcW w:w="1116" w:type="dxa"/>
            <w:shd w:val="clear" w:color="auto" w:fill="auto"/>
            <w:vAlign w:val="center"/>
          </w:tcPr>
          <w:p w14:paraId="3E266D75" w14:textId="1334460C" w:rsidR="00CA7404" w:rsidRPr="00CA7404" w:rsidRDefault="00CA7404" w:rsidP="00CA7404">
            <w:pPr>
              <w:pBdr>
                <w:bottom w:val="double" w:sz="4" w:space="1" w:color="auto"/>
              </w:pBdr>
              <w:tabs>
                <w:tab w:val="decimal" w:pos="853"/>
              </w:tabs>
              <w:suppressAutoHyphens/>
              <w:snapToGrid w:val="0"/>
              <w:spacing w:line="240" w:lineRule="exact"/>
              <w:rPr>
                <w:rFonts w:ascii="CordiaUPC" w:eastAsia="Times New Roman" w:hAnsi="CordiaUPC" w:cs="CordiaUPC"/>
                <w:b/>
                <w:bCs/>
                <w:sz w:val="26"/>
                <w:szCs w:val="26"/>
                <w:lang w:eastAsia="zh-CN"/>
              </w:rPr>
            </w:pPr>
            <w:r w:rsidRPr="00CA7404">
              <w:rPr>
                <w:rFonts w:ascii="CordiaUPC" w:eastAsia="Times New Roman" w:hAnsi="CordiaUPC" w:cs="CordiaUPC" w:hint="cs"/>
                <w:b/>
                <w:bCs/>
                <w:sz w:val="26"/>
                <w:szCs w:val="26"/>
                <w:lang w:eastAsia="zh-CN"/>
              </w:rPr>
              <w:t>783</w:t>
            </w:r>
          </w:p>
        </w:tc>
        <w:tc>
          <w:tcPr>
            <w:tcW w:w="1260" w:type="dxa"/>
            <w:gridSpan w:val="2"/>
            <w:shd w:val="clear" w:color="auto" w:fill="auto"/>
            <w:vAlign w:val="center"/>
          </w:tcPr>
          <w:p w14:paraId="6341FC2A" w14:textId="7D316451" w:rsidR="00CA7404" w:rsidRPr="00CA7404" w:rsidRDefault="00C0121B" w:rsidP="00CA7404">
            <w:pPr>
              <w:pBdr>
                <w:bottom w:val="double" w:sz="4" w:space="1" w:color="auto"/>
              </w:pBdr>
              <w:tabs>
                <w:tab w:val="decimal" w:pos="942"/>
              </w:tabs>
              <w:suppressAutoHyphens/>
              <w:snapToGrid w:val="0"/>
              <w:spacing w:line="240" w:lineRule="exac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142</w:t>
            </w:r>
          </w:p>
        </w:tc>
        <w:tc>
          <w:tcPr>
            <w:tcW w:w="1188" w:type="dxa"/>
            <w:shd w:val="clear" w:color="auto" w:fill="auto"/>
            <w:vAlign w:val="center"/>
          </w:tcPr>
          <w:p w14:paraId="7573CF37" w14:textId="7B2AF7E0" w:rsidR="00CA7404" w:rsidRPr="00CA7404" w:rsidRDefault="00CA7404" w:rsidP="00CA7404">
            <w:pPr>
              <w:pBdr>
                <w:bottom w:val="double" w:sz="4" w:space="1" w:color="auto"/>
              </w:pBdr>
              <w:tabs>
                <w:tab w:val="decimal" w:pos="836"/>
              </w:tabs>
              <w:suppressAutoHyphens/>
              <w:snapToGrid w:val="0"/>
              <w:spacing w:line="240" w:lineRule="exact"/>
              <w:ind w:left="-18"/>
              <w:rPr>
                <w:rFonts w:ascii="CordiaUPC" w:eastAsia="Times New Roman" w:hAnsi="CordiaUPC" w:cs="CordiaUPC"/>
                <w:b/>
                <w:bCs/>
                <w:sz w:val="26"/>
                <w:szCs w:val="26"/>
                <w:lang w:eastAsia="zh-CN"/>
              </w:rPr>
            </w:pPr>
            <w:r w:rsidRPr="00CA7404">
              <w:rPr>
                <w:rFonts w:ascii="CordiaUPC" w:eastAsia="Times New Roman" w:hAnsi="CordiaUPC" w:cs="CordiaUPC" w:hint="cs"/>
                <w:b/>
                <w:bCs/>
                <w:sz w:val="26"/>
                <w:szCs w:val="26"/>
                <w:lang w:eastAsia="zh-CN"/>
              </w:rPr>
              <w:t>366</w:t>
            </w:r>
          </w:p>
        </w:tc>
      </w:tr>
    </w:tbl>
    <w:p w14:paraId="336C70AB" w14:textId="622B1AAC" w:rsidR="008335D5" w:rsidRDefault="008335D5"/>
    <w:p w14:paraId="2BB3B25E" w14:textId="3B9083ED" w:rsidR="002A0A45" w:rsidRPr="00745594" w:rsidRDefault="00CB27C5" w:rsidP="00745594">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745594">
        <w:rPr>
          <w:rFonts w:ascii="CordiaUPC" w:hAnsi="CordiaUPC" w:cs="CordiaUPC" w:hint="cs"/>
          <w:i w:val="0"/>
          <w:iCs/>
          <w:sz w:val="28"/>
          <w:szCs w:val="28"/>
        </w:rPr>
        <w:t>4</w:t>
      </w:r>
      <w:r w:rsidR="00786D3E">
        <w:rPr>
          <w:rFonts w:ascii="CordiaUPC" w:hAnsi="CordiaUPC" w:cs="CordiaUPC"/>
          <w:i w:val="0"/>
          <w:iCs/>
          <w:sz w:val="28"/>
          <w:szCs w:val="28"/>
        </w:rPr>
        <w:t>3</w:t>
      </w:r>
      <w:r w:rsidR="002A0A45" w:rsidRPr="00745594">
        <w:rPr>
          <w:rFonts w:ascii="CordiaUPC" w:hAnsi="CordiaUPC" w:cs="CordiaUPC" w:hint="cs"/>
          <w:i w:val="0"/>
          <w:iCs/>
          <w:sz w:val="28"/>
          <w:szCs w:val="28"/>
        </w:rPr>
        <w:tab/>
        <w:t>Expected credit loss</w:t>
      </w:r>
    </w:p>
    <w:p w14:paraId="67F57902" w14:textId="3AA8AA10" w:rsidR="00BA71C1" w:rsidRPr="00745594" w:rsidRDefault="00BA71C1" w:rsidP="00745594">
      <w:pPr>
        <w:pStyle w:val="BodyText"/>
        <w:spacing w:after="0" w:line="240" w:lineRule="exact"/>
        <w:rPr>
          <w:rFonts w:ascii="CordiaUPC" w:hAnsi="CordiaUPC" w:cs="CordiaUPC"/>
          <w:sz w:val="26"/>
          <w:szCs w:val="26"/>
          <w:lang w:val="en-GB"/>
        </w:rPr>
      </w:pPr>
    </w:p>
    <w:p w14:paraId="72440059" w14:textId="4B1C7C97" w:rsidR="00CA7404" w:rsidRPr="00CA7404" w:rsidRDefault="00CA7404" w:rsidP="00CA7404">
      <w:pPr>
        <w:suppressAutoHyphens/>
        <w:spacing w:line="240" w:lineRule="exact"/>
        <w:ind w:left="540" w:right="-28"/>
        <w:jc w:val="both"/>
        <w:rPr>
          <w:rFonts w:ascii="CordiaUPC" w:eastAsia="Times New Roman" w:hAnsi="CordiaUPC" w:cs="CordiaUPC"/>
          <w:sz w:val="26"/>
          <w:szCs w:val="26"/>
          <w:lang w:val="x-none" w:eastAsia="zh-CN"/>
        </w:rPr>
      </w:pPr>
      <w:r w:rsidRPr="00CA7404">
        <w:rPr>
          <w:rFonts w:ascii="CordiaUPC" w:eastAsia="Times New Roman" w:hAnsi="CordiaUPC" w:cs="CordiaUPC" w:hint="cs"/>
          <w:sz w:val="26"/>
          <w:szCs w:val="26"/>
          <w:lang w:eastAsia="zh-CN"/>
        </w:rPr>
        <w:t>Expected credit loss for</w:t>
      </w:r>
      <w:r w:rsidRPr="00CA7404">
        <w:rPr>
          <w:rFonts w:ascii="CordiaUPC" w:eastAsia="Times New Roman" w:hAnsi="CordiaUPC" w:cs="CordiaUPC" w:hint="cs"/>
          <w:sz w:val="26"/>
          <w:szCs w:val="26"/>
          <w:lang w:val="x-none" w:eastAsia="zh-CN"/>
        </w:rPr>
        <w:t xml:space="preserve"> the </w:t>
      </w:r>
      <w:r w:rsidRPr="00CA7404">
        <w:rPr>
          <w:rFonts w:ascii="CordiaUPC" w:eastAsia="Times New Roman" w:hAnsi="CordiaUPC" w:cs="CordiaUPC" w:hint="cs"/>
          <w:sz w:val="26"/>
          <w:szCs w:val="26"/>
          <w:lang w:val="en-US" w:eastAsia="zh-CN"/>
        </w:rPr>
        <w:t xml:space="preserve">three-month and </w:t>
      </w:r>
      <w:r w:rsidRPr="00CA7404">
        <w:rPr>
          <w:rFonts w:ascii="CordiaUPC" w:eastAsia="Times New Roman" w:hAnsi="CordiaUPC" w:cs="CordiaUPC" w:hint="cs"/>
          <w:sz w:val="26"/>
          <w:szCs w:val="26"/>
          <w:lang w:eastAsia="zh-CN"/>
        </w:rPr>
        <w:t>six</w:t>
      </w:r>
      <w:r w:rsidRPr="00CA7404">
        <w:rPr>
          <w:rFonts w:ascii="CordiaUPC" w:eastAsia="Times New Roman" w:hAnsi="CordiaUPC" w:cs="CordiaUPC" w:hint="cs"/>
          <w:sz w:val="26"/>
          <w:szCs w:val="26"/>
          <w:cs/>
          <w:lang w:eastAsia="zh-CN"/>
        </w:rPr>
        <w:t>-</w:t>
      </w:r>
      <w:r w:rsidRPr="00CA7404">
        <w:rPr>
          <w:rFonts w:ascii="CordiaUPC" w:eastAsia="Times New Roman" w:hAnsi="CordiaUPC" w:cs="CordiaUPC" w:hint="cs"/>
          <w:sz w:val="26"/>
          <w:szCs w:val="26"/>
          <w:lang w:eastAsia="zh-CN"/>
        </w:rPr>
        <w:t>month period</w:t>
      </w:r>
      <w:r w:rsidRPr="00CA7404">
        <w:rPr>
          <w:rFonts w:ascii="CordiaUPC" w:eastAsia="Times New Roman" w:hAnsi="CordiaUPC" w:cs="CordiaUPC" w:hint="cs"/>
          <w:sz w:val="26"/>
          <w:szCs w:val="26"/>
          <w:lang w:val="x-none" w:eastAsia="zh-CN"/>
        </w:rPr>
        <w:t xml:space="preserve"> ended </w:t>
      </w:r>
      <w:r w:rsidRPr="00CA7404">
        <w:rPr>
          <w:rFonts w:ascii="CordiaUPC" w:eastAsia="Times New Roman" w:hAnsi="CordiaUPC" w:cs="CordiaUPC" w:hint="cs"/>
          <w:sz w:val="26"/>
          <w:szCs w:val="26"/>
          <w:lang w:eastAsia="zh-CN"/>
        </w:rPr>
        <w:t>30 June 202</w:t>
      </w:r>
      <w:r>
        <w:rPr>
          <w:rFonts w:ascii="CordiaUPC" w:eastAsia="Times New Roman" w:hAnsi="CordiaUPC" w:cs="CordiaUPC"/>
          <w:sz w:val="26"/>
          <w:szCs w:val="26"/>
          <w:lang w:eastAsia="zh-CN"/>
        </w:rPr>
        <w:t>1</w:t>
      </w:r>
      <w:r w:rsidR="00C348B6">
        <w:rPr>
          <w:rFonts w:ascii="CordiaUPC" w:eastAsia="Times New Roman" w:hAnsi="CordiaUPC" w:cs="CordiaUPC"/>
          <w:sz w:val="26"/>
          <w:szCs w:val="26"/>
          <w:lang w:eastAsia="zh-CN"/>
        </w:rPr>
        <w:t xml:space="preserve"> and 2020</w:t>
      </w:r>
      <w:r w:rsidRPr="00CA7404">
        <w:rPr>
          <w:rFonts w:ascii="CordiaUPC" w:eastAsia="Times New Roman" w:hAnsi="CordiaUPC" w:cs="CordiaUPC" w:hint="cs"/>
          <w:sz w:val="26"/>
          <w:szCs w:val="26"/>
          <w:lang w:eastAsia="zh-CN"/>
        </w:rPr>
        <w:t xml:space="preserve"> </w:t>
      </w:r>
      <w:r w:rsidRPr="00CA7404">
        <w:rPr>
          <w:rFonts w:ascii="CordiaUPC" w:eastAsia="Times New Roman" w:hAnsi="CordiaUPC" w:cs="CordiaUPC" w:hint="cs"/>
          <w:sz w:val="26"/>
          <w:szCs w:val="26"/>
          <w:lang w:val="x-none" w:eastAsia="zh-CN"/>
        </w:rPr>
        <w:t>w</w:t>
      </w:r>
      <w:r w:rsidRPr="00CA7404">
        <w:rPr>
          <w:rFonts w:ascii="CordiaUPC" w:eastAsia="Times New Roman" w:hAnsi="CordiaUPC" w:cs="CordiaUPC" w:hint="cs"/>
          <w:sz w:val="26"/>
          <w:szCs w:val="26"/>
          <w:lang w:eastAsia="zh-CN"/>
        </w:rPr>
        <w:t>ere</w:t>
      </w:r>
      <w:r w:rsidRPr="00CA7404">
        <w:rPr>
          <w:rFonts w:ascii="CordiaUPC" w:eastAsia="Times New Roman" w:hAnsi="CordiaUPC" w:cs="CordiaUPC" w:hint="cs"/>
          <w:sz w:val="26"/>
          <w:szCs w:val="26"/>
          <w:lang w:val="x-none" w:eastAsia="zh-CN"/>
        </w:rPr>
        <w:t xml:space="preserve"> as follows</w:t>
      </w:r>
      <w:r w:rsidRPr="00CA7404">
        <w:rPr>
          <w:rFonts w:ascii="CordiaUPC" w:eastAsia="Times New Roman" w:hAnsi="CordiaUPC" w:cs="CordiaUPC" w:hint="cs"/>
          <w:sz w:val="26"/>
          <w:szCs w:val="26"/>
          <w:cs/>
          <w:lang w:val="x-none" w:eastAsia="zh-CN"/>
        </w:rPr>
        <w:t>:</w:t>
      </w:r>
    </w:p>
    <w:p w14:paraId="35CE405B" w14:textId="77777777" w:rsidR="00CA7404" w:rsidRPr="00CA7404" w:rsidRDefault="00CA7404" w:rsidP="00CA7404">
      <w:pPr>
        <w:suppressAutoHyphens/>
        <w:spacing w:line="240" w:lineRule="exact"/>
        <w:ind w:right="-29"/>
        <w:jc w:val="both"/>
        <w:rPr>
          <w:rFonts w:ascii="CordiaUPC" w:eastAsia="Times New Roman" w:hAnsi="CordiaUPC" w:cs="CordiaUPC"/>
          <w:sz w:val="26"/>
          <w:szCs w:val="26"/>
          <w:lang w:eastAsia="zh-CN"/>
        </w:rPr>
      </w:pPr>
    </w:p>
    <w:tbl>
      <w:tblPr>
        <w:tblW w:w="9360" w:type="dxa"/>
        <w:tblInd w:w="360" w:type="dxa"/>
        <w:tblLayout w:type="fixed"/>
        <w:tblLook w:val="0000" w:firstRow="0" w:lastRow="0" w:firstColumn="0" w:lastColumn="0" w:noHBand="0" w:noVBand="0"/>
      </w:tblPr>
      <w:tblGrid>
        <w:gridCol w:w="4885"/>
        <w:gridCol w:w="851"/>
        <w:gridCol w:w="283"/>
        <w:gridCol w:w="851"/>
        <w:gridCol w:w="283"/>
        <w:gridCol w:w="947"/>
        <w:gridCol w:w="270"/>
        <w:gridCol w:w="990"/>
      </w:tblGrid>
      <w:tr w:rsidR="00C348B6" w:rsidRPr="00CA7404" w14:paraId="1F7028E7" w14:textId="77777777" w:rsidTr="009A4FD7">
        <w:tc>
          <w:tcPr>
            <w:tcW w:w="4885" w:type="dxa"/>
            <w:shd w:val="clear" w:color="auto" w:fill="auto"/>
          </w:tcPr>
          <w:p w14:paraId="4487BDCC" w14:textId="5D14AA59" w:rsidR="00C348B6" w:rsidRPr="00CA7404" w:rsidRDefault="00C348B6" w:rsidP="00CA7404">
            <w:pPr>
              <w:suppressAutoHyphens/>
              <w:snapToGrid w:val="0"/>
              <w:spacing w:line="240" w:lineRule="exact"/>
              <w:ind w:left="70" w:right="-318"/>
              <w:jc w:val="both"/>
              <w:rPr>
                <w:rFonts w:ascii="CordiaUPC" w:eastAsia="Times New Roman" w:hAnsi="CordiaUPC" w:cs="CordiaUPC"/>
                <w:b/>
                <w:bCs/>
                <w:i/>
                <w:iCs/>
                <w:sz w:val="26"/>
                <w:szCs w:val="26"/>
                <w:lang w:eastAsia="zh-CN"/>
              </w:rPr>
            </w:pPr>
          </w:p>
        </w:tc>
        <w:tc>
          <w:tcPr>
            <w:tcW w:w="1985" w:type="dxa"/>
            <w:gridSpan w:val="3"/>
            <w:shd w:val="clear" w:color="auto" w:fill="auto"/>
          </w:tcPr>
          <w:p w14:paraId="326F247F" w14:textId="32B121A4" w:rsidR="00C348B6" w:rsidRPr="00CA7404" w:rsidRDefault="00C348B6" w:rsidP="00C348B6">
            <w:pPr>
              <w:suppressAutoHyphens/>
              <w:spacing w:line="240" w:lineRule="exact"/>
              <w:ind w:left="-108" w:right="-117"/>
              <w:jc w:val="center"/>
              <w:rPr>
                <w:rFonts w:ascii="CordiaUPC" w:eastAsia="Times New Roman" w:hAnsi="CordiaUPC" w:cs="CordiaUPC"/>
                <w:sz w:val="26"/>
                <w:szCs w:val="26"/>
                <w:lang w:eastAsia="zh-CN"/>
              </w:rPr>
            </w:pPr>
            <w:r w:rsidRPr="00CA7404">
              <w:rPr>
                <w:rFonts w:ascii="CordiaUPC" w:eastAsia="Times New Roman" w:hAnsi="CordiaUPC" w:cs="CordiaUPC" w:hint="cs"/>
                <w:b/>
                <w:bCs/>
                <w:sz w:val="26"/>
                <w:szCs w:val="26"/>
                <w:lang w:eastAsia="zh-CN"/>
              </w:rPr>
              <w:t>Consolidated</w:t>
            </w:r>
          </w:p>
        </w:tc>
        <w:tc>
          <w:tcPr>
            <w:tcW w:w="283" w:type="dxa"/>
          </w:tcPr>
          <w:p w14:paraId="622D9279" w14:textId="77777777" w:rsidR="00C348B6" w:rsidRPr="00CA7404" w:rsidRDefault="00C348B6" w:rsidP="00C348B6">
            <w:pPr>
              <w:suppressAutoHyphens/>
              <w:snapToGrid w:val="0"/>
              <w:spacing w:line="240" w:lineRule="exact"/>
              <w:ind w:left="-108" w:right="-117"/>
              <w:jc w:val="center"/>
              <w:rPr>
                <w:rFonts w:ascii="CordiaUPC" w:eastAsia="Times New Roman" w:hAnsi="CordiaUPC" w:cs="CordiaUPC"/>
                <w:sz w:val="26"/>
                <w:szCs w:val="26"/>
                <w:lang w:eastAsia="zh-CN"/>
              </w:rPr>
            </w:pPr>
          </w:p>
        </w:tc>
        <w:tc>
          <w:tcPr>
            <w:tcW w:w="2207" w:type="dxa"/>
            <w:gridSpan w:val="3"/>
          </w:tcPr>
          <w:p w14:paraId="598D5E86" w14:textId="77777777" w:rsidR="00C348B6" w:rsidRPr="00CA7404" w:rsidRDefault="00C348B6" w:rsidP="00C348B6">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CA7404">
              <w:rPr>
                <w:rFonts w:ascii="CordiaUPC" w:eastAsia="Times New Roman" w:hAnsi="CordiaUPC" w:cs="CordiaUPC" w:hint="cs"/>
                <w:b/>
                <w:bCs/>
                <w:sz w:val="26"/>
                <w:szCs w:val="26"/>
                <w:lang w:eastAsia="zh-CN"/>
              </w:rPr>
              <w:t>Bank only</w:t>
            </w:r>
          </w:p>
        </w:tc>
      </w:tr>
      <w:tr w:rsidR="00096076" w:rsidRPr="00CA7404" w14:paraId="4BE3DBF5" w14:textId="77777777" w:rsidTr="009A4FD7">
        <w:tc>
          <w:tcPr>
            <w:tcW w:w="4885" w:type="dxa"/>
            <w:shd w:val="clear" w:color="auto" w:fill="auto"/>
          </w:tcPr>
          <w:p w14:paraId="093618D2" w14:textId="4B77101F" w:rsidR="00096076" w:rsidRPr="00CA7404" w:rsidRDefault="009268F1" w:rsidP="00C348B6">
            <w:pPr>
              <w:suppressAutoHyphens/>
              <w:snapToGrid w:val="0"/>
              <w:spacing w:line="240" w:lineRule="exact"/>
              <w:ind w:left="70" w:right="-318"/>
              <w:jc w:val="both"/>
              <w:rPr>
                <w:rFonts w:ascii="CordiaUPC" w:eastAsia="Times New Roman" w:hAnsi="CordiaUPC" w:cs="CordiaUPC"/>
                <w:b/>
                <w:bCs/>
                <w:i/>
                <w:iCs/>
                <w:sz w:val="26"/>
                <w:szCs w:val="26"/>
                <w:lang w:eastAsia="zh-CN"/>
              </w:rPr>
            </w:pPr>
            <w:r>
              <w:rPr>
                <w:rFonts w:ascii="CordiaUPC" w:eastAsia="Times New Roman" w:hAnsi="CordiaUPC" w:cs="CordiaUPC"/>
                <w:b/>
                <w:bCs/>
                <w:i/>
                <w:iCs/>
                <w:sz w:val="26"/>
                <w:szCs w:val="26"/>
                <w:lang w:eastAsia="zh-CN"/>
              </w:rPr>
              <w:t>For the t</w:t>
            </w:r>
            <w:r w:rsidR="00096076" w:rsidRPr="00CA7404">
              <w:rPr>
                <w:rFonts w:ascii="CordiaUPC" w:eastAsia="Times New Roman" w:hAnsi="CordiaUPC" w:cs="CordiaUPC" w:hint="cs"/>
                <w:b/>
                <w:bCs/>
                <w:i/>
                <w:iCs/>
                <w:sz w:val="26"/>
                <w:szCs w:val="26"/>
                <w:lang w:eastAsia="zh-CN"/>
              </w:rPr>
              <w:t>hree-month period ended 30 June</w:t>
            </w:r>
          </w:p>
        </w:tc>
        <w:tc>
          <w:tcPr>
            <w:tcW w:w="851" w:type="dxa"/>
            <w:shd w:val="clear" w:color="auto" w:fill="auto"/>
          </w:tcPr>
          <w:p w14:paraId="20C61BCE" w14:textId="77777777" w:rsidR="00096076" w:rsidRPr="00CA7404" w:rsidRDefault="00096076" w:rsidP="00C348B6">
            <w:pPr>
              <w:suppressAutoHyphens/>
              <w:spacing w:line="240" w:lineRule="exact"/>
              <w:ind w:left="-108" w:right="-117"/>
              <w:jc w:val="center"/>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2021</w:t>
            </w:r>
          </w:p>
        </w:tc>
        <w:tc>
          <w:tcPr>
            <w:tcW w:w="283" w:type="dxa"/>
            <w:shd w:val="clear" w:color="auto" w:fill="auto"/>
          </w:tcPr>
          <w:p w14:paraId="0191958F" w14:textId="5B7E8BCD" w:rsidR="00096076" w:rsidRPr="00CA7404" w:rsidRDefault="00096076" w:rsidP="00C348B6">
            <w:pPr>
              <w:suppressAutoHyphens/>
              <w:spacing w:line="240" w:lineRule="exact"/>
              <w:ind w:left="-108" w:right="-117"/>
              <w:jc w:val="center"/>
              <w:rPr>
                <w:rFonts w:ascii="CordiaUPC" w:eastAsia="Times New Roman" w:hAnsi="CordiaUPC" w:cs="CordiaUPC"/>
                <w:b/>
                <w:bCs/>
                <w:sz w:val="26"/>
                <w:szCs w:val="26"/>
                <w:lang w:eastAsia="zh-CN"/>
              </w:rPr>
            </w:pPr>
          </w:p>
        </w:tc>
        <w:tc>
          <w:tcPr>
            <w:tcW w:w="851" w:type="dxa"/>
            <w:shd w:val="clear" w:color="auto" w:fill="auto"/>
          </w:tcPr>
          <w:p w14:paraId="7B62E8DB" w14:textId="42540790" w:rsidR="00096076" w:rsidRPr="00CA7404" w:rsidRDefault="00096076" w:rsidP="00C348B6">
            <w:pPr>
              <w:suppressAutoHyphens/>
              <w:spacing w:line="240" w:lineRule="exact"/>
              <w:ind w:left="-108" w:right="-117"/>
              <w:jc w:val="center"/>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2020</w:t>
            </w:r>
          </w:p>
        </w:tc>
        <w:tc>
          <w:tcPr>
            <w:tcW w:w="283" w:type="dxa"/>
          </w:tcPr>
          <w:p w14:paraId="1C8C1F15" w14:textId="77777777" w:rsidR="00096076" w:rsidRPr="00CA7404" w:rsidRDefault="00096076" w:rsidP="00C348B6">
            <w:pPr>
              <w:suppressAutoHyphens/>
              <w:snapToGrid w:val="0"/>
              <w:spacing w:line="240" w:lineRule="exact"/>
              <w:ind w:left="-108" w:right="-117"/>
              <w:jc w:val="center"/>
              <w:rPr>
                <w:rFonts w:ascii="CordiaUPC" w:eastAsia="Times New Roman" w:hAnsi="CordiaUPC" w:cs="CordiaUPC"/>
                <w:sz w:val="26"/>
                <w:szCs w:val="26"/>
                <w:lang w:eastAsia="zh-CN"/>
              </w:rPr>
            </w:pPr>
          </w:p>
        </w:tc>
        <w:tc>
          <w:tcPr>
            <w:tcW w:w="947" w:type="dxa"/>
          </w:tcPr>
          <w:p w14:paraId="21AD4F09" w14:textId="77777777" w:rsidR="00096076" w:rsidRPr="00CA7404" w:rsidRDefault="00096076" w:rsidP="00096076">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2021</w:t>
            </w:r>
          </w:p>
        </w:tc>
        <w:tc>
          <w:tcPr>
            <w:tcW w:w="270" w:type="dxa"/>
          </w:tcPr>
          <w:p w14:paraId="2D34DB05" w14:textId="3E2B6422" w:rsidR="00096076" w:rsidRPr="00CA7404" w:rsidRDefault="00096076" w:rsidP="00C348B6">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90" w:type="dxa"/>
          </w:tcPr>
          <w:p w14:paraId="4691367B" w14:textId="12C83D61" w:rsidR="00096076" w:rsidRPr="00CA7404" w:rsidRDefault="00096076" w:rsidP="00C348B6">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2020</w:t>
            </w:r>
          </w:p>
        </w:tc>
      </w:tr>
      <w:tr w:rsidR="00C348B6" w:rsidRPr="00CA7404" w14:paraId="2A19C15A" w14:textId="77777777" w:rsidTr="009A4FD7">
        <w:tc>
          <w:tcPr>
            <w:tcW w:w="4885" w:type="dxa"/>
            <w:shd w:val="clear" w:color="auto" w:fill="auto"/>
            <w:vAlign w:val="bottom"/>
          </w:tcPr>
          <w:p w14:paraId="2CDDE0D0" w14:textId="77777777" w:rsidR="00C348B6" w:rsidRPr="00CA7404" w:rsidRDefault="00C348B6" w:rsidP="00C348B6">
            <w:pPr>
              <w:suppressAutoHyphens/>
              <w:spacing w:line="240" w:lineRule="exact"/>
              <w:ind w:left="270" w:hanging="9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 xml:space="preserve"> </w:t>
            </w:r>
          </w:p>
        </w:tc>
        <w:tc>
          <w:tcPr>
            <w:tcW w:w="4475" w:type="dxa"/>
            <w:gridSpan w:val="7"/>
          </w:tcPr>
          <w:p w14:paraId="57065C8F" w14:textId="3852925A" w:rsidR="00C348B6" w:rsidRPr="00CA7404" w:rsidRDefault="00C348B6" w:rsidP="00C348B6">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CA7404">
              <w:rPr>
                <w:rFonts w:ascii="CordiaUPC" w:eastAsia="Times New Roman" w:hAnsi="CordiaUPC" w:cs="CordiaUPC" w:hint="cs"/>
                <w:i/>
                <w:iCs/>
                <w:sz w:val="26"/>
                <w:szCs w:val="26"/>
                <w:cs/>
                <w:lang w:eastAsia="zh-CN"/>
              </w:rPr>
              <w:t>(</w:t>
            </w:r>
            <w:r w:rsidRPr="00CA7404">
              <w:rPr>
                <w:rFonts w:ascii="CordiaUPC" w:eastAsia="Times New Roman" w:hAnsi="CordiaUPC" w:cs="CordiaUPC" w:hint="cs"/>
                <w:i/>
                <w:iCs/>
                <w:sz w:val="26"/>
                <w:szCs w:val="26"/>
                <w:lang w:eastAsia="zh-CN"/>
              </w:rPr>
              <w:t>in million Baht</w:t>
            </w:r>
            <w:r w:rsidRPr="00CA7404">
              <w:rPr>
                <w:rFonts w:ascii="CordiaUPC" w:eastAsia="Times New Roman" w:hAnsi="CordiaUPC" w:cs="CordiaUPC" w:hint="cs"/>
                <w:i/>
                <w:iCs/>
                <w:sz w:val="26"/>
                <w:szCs w:val="26"/>
                <w:cs/>
                <w:lang w:eastAsia="zh-CN"/>
              </w:rPr>
              <w:t>)</w:t>
            </w:r>
          </w:p>
        </w:tc>
      </w:tr>
      <w:tr w:rsidR="00096076" w:rsidRPr="00CA7404" w14:paraId="64CBECF2" w14:textId="77777777" w:rsidTr="009A4FD7">
        <w:tc>
          <w:tcPr>
            <w:tcW w:w="4885" w:type="dxa"/>
            <w:shd w:val="clear" w:color="auto" w:fill="auto"/>
            <w:vAlign w:val="bottom"/>
          </w:tcPr>
          <w:p w14:paraId="391B66A6" w14:textId="77777777" w:rsidR="00C348B6" w:rsidRPr="00CA7404" w:rsidRDefault="00C348B6" w:rsidP="00C348B6">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Interbank and money market items</w:t>
            </w:r>
          </w:p>
        </w:tc>
        <w:tc>
          <w:tcPr>
            <w:tcW w:w="851" w:type="dxa"/>
            <w:shd w:val="clear" w:color="auto" w:fill="auto"/>
          </w:tcPr>
          <w:p w14:paraId="6B3DB6AF" w14:textId="34A7563F" w:rsidR="00C348B6" w:rsidRPr="00CA7404" w:rsidRDefault="009A4FD7" w:rsidP="00C348B6">
            <w:pPr>
              <w:tabs>
                <w:tab w:val="decimal" w:pos="952"/>
              </w:tabs>
              <w:suppressAutoHyphens/>
              <w:snapToGrid w:val="0"/>
              <w:spacing w:line="240" w:lineRule="exact"/>
              <w:rPr>
                <w:rFonts w:ascii="CordiaUPC" w:eastAsia="Times New Roman" w:hAnsi="CordiaUPC" w:cs="CordiaUPC"/>
                <w:sz w:val="26"/>
                <w:szCs w:val="26"/>
                <w:lang w:eastAsia="zh-CN"/>
              </w:rPr>
            </w:pPr>
            <w:r w:rsidRPr="009A4FD7">
              <w:rPr>
                <w:rFonts w:ascii="CordiaUPC" w:eastAsia="Times New Roman" w:hAnsi="CordiaUPC" w:cs="CordiaUPC"/>
                <w:sz w:val="26"/>
                <w:szCs w:val="26"/>
                <w:lang w:eastAsia="zh-CN"/>
              </w:rPr>
              <w:t>(25)</w:t>
            </w:r>
          </w:p>
        </w:tc>
        <w:tc>
          <w:tcPr>
            <w:tcW w:w="283" w:type="dxa"/>
          </w:tcPr>
          <w:p w14:paraId="7D85FA6D" w14:textId="77777777" w:rsidR="00C348B6" w:rsidRPr="00CA7404" w:rsidRDefault="00C348B6" w:rsidP="00C348B6">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Pr>
          <w:p w14:paraId="0F37203C" w14:textId="3076121F" w:rsidR="00C348B6" w:rsidRPr="00CA7404" w:rsidRDefault="00C348B6" w:rsidP="00C348B6">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(47)</w:t>
            </w:r>
          </w:p>
        </w:tc>
        <w:tc>
          <w:tcPr>
            <w:tcW w:w="283" w:type="dxa"/>
          </w:tcPr>
          <w:p w14:paraId="5088DDEE" w14:textId="77777777" w:rsidR="00C348B6" w:rsidRPr="00CA7404" w:rsidRDefault="00C348B6" w:rsidP="00C348B6">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47" w:type="dxa"/>
          </w:tcPr>
          <w:p w14:paraId="7617D278" w14:textId="4BFC6145" w:rsidR="00C348B6" w:rsidRPr="00CA7404" w:rsidRDefault="009A4FD7" w:rsidP="00C348B6">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5</w:t>
            </w:r>
          </w:p>
        </w:tc>
        <w:tc>
          <w:tcPr>
            <w:tcW w:w="270" w:type="dxa"/>
            <w:shd w:val="clear" w:color="auto" w:fill="auto"/>
            <w:vAlign w:val="bottom"/>
          </w:tcPr>
          <w:p w14:paraId="3996433F" w14:textId="7513079C" w:rsidR="00C348B6" w:rsidRPr="00CA7404" w:rsidRDefault="00C348B6" w:rsidP="00C348B6">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549EA279" w14:textId="0C08F06D" w:rsidR="00C348B6" w:rsidRPr="00CA7404" w:rsidRDefault="00C348B6" w:rsidP="00C348B6">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18</w:t>
            </w:r>
          </w:p>
        </w:tc>
      </w:tr>
      <w:tr w:rsidR="009A4FD7" w:rsidRPr="00CA7404" w14:paraId="3BB648BC" w14:textId="77777777" w:rsidTr="009A4FD7">
        <w:tc>
          <w:tcPr>
            <w:tcW w:w="4885" w:type="dxa"/>
            <w:shd w:val="clear" w:color="auto" w:fill="auto"/>
            <w:vAlign w:val="bottom"/>
          </w:tcPr>
          <w:p w14:paraId="7E4DFCD1" w14:textId="77777777" w:rsidR="009A4FD7" w:rsidRPr="00CA7404" w:rsidRDefault="009A4FD7" w:rsidP="009A4FD7">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Investment in debt instruments measured at FVOCI</w:t>
            </w:r>
          </w:p>
        </w:tc>
        <w:tc>
          <w:tcPr>
            <w:tcW w:w="851" w:type="dxa"/>
          </w:tcPr>
          <w:p w14:paraId="10E8D644" w14:textId="1DDDEB43" w:rsidR="009A4FD7" w:rsidRPr="00CA7404" w:rsidRDefault="009A4FD7" w:rsidP="009A4FD7">
            <w:pPr>
              <w:tabs>
                <w:tab w:val="decimal" w:pos="880"/>
              </w:tabs>
              <w:suppressAutoHyphens/>
              <w:snapToGrid w:val="0"/>
              <w:spacing w:line="240" w:lineRule="exact"/>
              <w:ind w:left="-108"/>
              <w:rPr>
                <w:rFonts w:ascii="CordiaUPC" w:eastAsia="Times New Roman" w:hAnsi="CordiaUPC" w:cs="CordiaUPC"/>
                <w:sz w:val="26"/>
                <w:szCs w:val="26"/>
                <w:lang w:eastAsia="zh-CN"/>
              </w:rPr>
            </w:pPr>
            <w:r>
              <w:rPr>
                <w:rFonts w:ascii="CordiaUPC" w:hAnsi="CordiaUPC" w:cs="CordiaUPC"/>
                <w:color w:val="000000"/>
                <w:sz w:val="26"/>
                <w:szCs w:val="26"/>
              </w:rPr>
              <w:t>11</w:t>
            </w:r>
          </w:p>
        </w:tc>
        <w:tc>
          <w:tcPr>
            <w:tcW w:w="283" w:type="dxa"/>
          </w:tcPr>
          <w:p w14:paraId="4BFB6364"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Pr>
          <w:p w14:paraId="2D2CD2DD" w14:textId="41ED5668"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1,679</w:t>
            </w:r>
          </w:p>
        </w:tc>
        <w:tc>
          <w:tcPr>
            <w:tcW w:w="283" w:type="dxa"/>
          </w:tcPr>
          <w:p w14:paraId="5A4D84DE"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47" w:type="dxa"/>
          </w:tcPr>
          <w:p w14:paraId="0CA2E6E4" w14:textId="688F4C75"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hAnsi="CordiaUPC" w:cs="CordiaUPC"/>
                <w:color w:val="000000"/>
                <w:sz w:val="26"/>
                <w:szCs w:val="26"/>
              </w:rPr>
              <w:t>4</w:t>
            </w:r>
          </w:p>
        </w:tc>
        <w:tc>
          <w:tcPr>
            <w:tcW w:w="270" w:type="dxa"/>
            <w:shd w:val="clear" w:color="auto" w:fill="auto"/>
            <w:vAlign w:val="bottom"/>
          </w:tcPr>
          <w:p w14:paraId="4F709763" w14:textId="0AF24DE4"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2D6CA302" w14:textId="60C75855" w:rsidR="009A4FD7" w:rsidRPr="00CA7404" w:rsidRDefault="009A4FD7" w:rsidP="009A4FD7">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53</w:t>
            </w:r>
          </w:p>
        </w:tc>
      </w:tr>
      <w:tr w:rsidR="009A4FD7" w:rsidRPr="00CA7404" w14:paraId="540C2C4A" w14:textId="77777777" w:rsidTr="009A4FD7">
        <w:tc>
          <w:tcPr>
            <w:tcW w:w="4885" w:type="dxa"/>
            <w:vAlign w:val="bottom"/>
          </w:tcPr>
          <w:p w14:paraId="79350BBE" w14:textId="225907B3" w:rsidR="009A4FD7" w:rsidRPr="00CA7404" w:rsidRDefault="009A4FD7" w:rsidP="009A4FD7">
            <w:pPr>
              <w:suppressAutoHyphens/>
              <w:spacing w:line="240" w:lineRule="exact"/>
              <w:ind w:left="257" w:hanging="180"/>
              <w:rPr>
                <w:rFonts w:ascii="CordiaUPC" w:eastAsia="Times New Roman" w:hAnsi="CordiaUPC" w:cs="CordiaUPC"/>
                <w:sz w:val="26"/>
                <w:szCs w:val="26"/>
                <w:lang w:eastAsia="zh-CN"/>
              </w:rPr>
            </w:pPr>
            <w:r w:rsidRPr="009A4FD7">
              <w:rPr>
                <w:rFonts w:ascii="CordiaUPC" w:eastAsia="Times New Roman" w:hAnsi="CordiaUPC" w:cs="CordiaUPC" w:hint="cs"/>
                <w:sz w:val="26"/>
                <w:szCs w:val="26"/>
                <w:lang w:eastAsia="zh-CN"/>
              </w:rPr>
              <w:t xml:space="preserve">Investments in debt securities measured at amortised </w:t>
            </w:r>
            <w:r>
              <w:rPr>
                <w:rFonts w:ascii="CordiaUPC" w:eastAsia="Times New Roman" w:hAnsi="CordiaUPC" w:cs="CordiaUPC"/>
                <w:sz w:val="26"/>
                <w:szCs w:val="26"/>
                <w:lang w:eastAsia="zh-CN"/>
              </w:rPr>
              <w:t>c</w:t>
            </w:r>
            <w:r w:rsidRPr="009A4FD7">
              <w:rPr>
                <w:rFonts w:ascii="CordiaUPC" w:eastAsia="Times New Roman" w:hAnsi="CordiaUPC" w:cs="CordiaUPC" w:hint="cs"/>
                <w:sz w:val="26"/>
                <w:szCs w:val="26"/>
                <w:lang w:eastAsia="zh-CN"/>
              </w:rPr>
              <w:t>osts</w:t>
            </w:r>
            <w:r w:rsidRPr="007A7361">
              <w:rPr>
                <w:rFonts w:ascii="CordiaUPC" w:hAnsi="CordiaUPC" w:cs="CordiaUPC" w:hint="cs"/>
                <w:b/>
                <w:i/>
                <w:iCs/>
                <w:sz w:val="26"/>
                <w:szCs w:val="26"/>
              </w:rPr>
              <w:t xml:space="preserve"> </w:t>
            </w:r>
          </w:p>
        </w:tc>
        <w:tc>
          <w:tcPr>
            <w:tcW w:w="851" w:type="dxa"/>
          </w:tcPr>
          <w:p w14:paraId="03106DF7" w14:textId="6597389D" w:rsidR="009A4FD7" w:rsidRPr="00CA7404" w:rsidRDefault="009A4FD7" w:rsidP="009A4FD7">
            <w:pPr>
              <w:tabs>
                <w:tab w:val="decimal" w:pos="880"/>
              </w:tabs>
              <w:suppressAutoHyphens/>
              <w:snapToGrid w:val="0"/>
              <w:spacing w:line="240" w:lineRule="exact"/>
              <w:rPr>
                <w:rFonts w:ascii="CordiaUPC" w:eastAsia="Times New Roman" w:hAnsi="CordiaUPC" w:cs="CordiaUPC"/>
                <w:sz w:val="26"/>
                <w:szCs w:val="26"/>
                <w:lang w:eastAsia="zh-CN"/>
              </w:rPr>
            </w:pPr>
            <w:r>
              <w:rPr>
                <w:rFonts w:ascii="CordiaUPC" w:hAnsi="CordiaUPC" w:cs="CordiaUPC"/>
                <w:color w:val="000000"/>
                <w:sz w:val="26"/>
                <w:szCs w:val="26"/>
              </w:rPr>
              <w:t>(1)</w:t>
            </w:r>
          </w:p>
        </w:tc>
        <w:tc>
          <w:tcPr>
            <w:tcW w:w="283" w:type="dxa"/>
          </w:tcPr>
          <w:p w14:paraId="28574C9D"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Pr>
          <w:p w14:paraId="3822D923" w14:textId="2C2C7AA5" w:rsidR="009A4FD7" w:rsidRDefault="009A4FD7" w:rsidP="009A4FD7">
            <w:pPr>
              <w:tabs>
                <w:tab w:val="decimal" w:pos="88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w:t>
            </w:r>
          </w:p>
        </w:tc>
        <w:tc>
          <w:tcPr>
            <w:tcW w:w="283" w:type="dxa"/>
          </w:tcPr>
          <w:p w14:paraId="2BF0E3BD"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47" w:type="dxa"/>
          </w:tcPr>
          <w:p w14:paraId="535DA333" w14:textId="5C750B14"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shd w:val="clear" w:color="auto" w:fill="auto"/>
            <w:vAlign w:val="bottom"/>
          </w:tcPr>
          <w:p w14:paraId="4A4AB7B0"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2F75C4D0" w14:textId="4169D8F8" w:rsidR="009A4FD7" w:rsidRDefault="009A4FD7" w:rsidP="009A4FD7">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w:t>
            </w:r>
          </w:p>
        </w:tc>
      </w:tr>
      <w:tr w:rsidR="009A4FD7" w:rsidRPr="00CA7404" w14:paraId="5C686840" w14:textId="77777777" w:rsidTr="009A4FD7">
        <w:tc>
          <w:tcPr>
            <w:tcW w:w="4885" w:type="dxa"/>
            <w:shd w:val="clear" w:color="auto" w:fill="auto"/>
            <w:vAlign w:val="bottom"/>
          </w:tcPr>
          <w:p w14:paraId="5B11394D" w14:textId="77777777" w:rsidR="009A4FD7" w:rsidRPr="00CA7404" w:rsidRDefault="009A4FD7" w:rsidP="009A4FD7">
            <w:pPr>
              <w:suppressAutoHyphens/>
              <w:spacing w:line="240" w:lineRule="exact"/>
              <w:ind w:left="257" w:hanging="180"/>
              <w:rPr>
                <w:rFonts w:ascii="CordiaUPC" w:eastAsia="Times New Roman" w:hAnsi="CordiaUPC" w:cs="CordiaUPC"/>
                <w:sz w:val="26"/>
                <w:szCs w:val="26"/>
                <w:cs/>
                <w:lang w:eastAsia="zh-CN"/>
              </w:rPr>
            </w:pPr>
            <w:r w:rsidRPr="00CA7404">
              <w:rPr>
                <w:rFonts w:ascii="CordiaUPC" w:eastAsia="Times New Roman" w:hAnsi="CordiaUPC" w:cs="CordiaUPC" w:hint="cs"/>
                <w:sz w:val="26"/>
                <w:szCs w:val="26"/>
                <w:lang w:eastAsia="zh-CN"/>
              </w:rPr>
              <w:t>Loans to customers and accrued interest receivables</w:t>
            </w:r>
          </w:p>
        </w:tc>
        <w:tc>
          <w:tcPr>
            <w:tcW w:w="851" w:type="dxa"/>
          </w:tcPr>
          <w:p w14:paraId="3ED0131E" w14:textId="7563BF9D" w:rsidR="009A4FD7" w:rsidRPr="00CA7404" w:rsidRDefault="009A4FD7" w:rsidP="009A4FD7">
            <w:pPr>
              <w:tabs>
                <w:tab w:val="decimal" w:pos="880"/>
              </w:tabs>
              <w:suppressAutoHyphens/>
              <w:snapToGrid w:val="0"/>
              <w:spacing w:line="240" w:lineRule="exact"/>
              <w:rPr>
                <w:rFonts w:ascii="CordiaUPC" w:eastAsia="Times New Roman" w:hAnsi="CordiaUPC" w:cs="CordiaUPC"/>
                <w:sz w:val="26"/>
                <w:szCs w:val="26"/>
                <w:lang w:eastAsia="zh-CN"/>
              </w:rPr>
            </w:pPr>
            <w:r>
              <w:rPr>
                <w:rFonts w:ascii="CordiaUPC" w:hAnsi="CordiaUPC" w:cs="CordiaUPC"/>
                <w:color w:val="000000"/>
                <w:sz w:val="26"/>
                <w:szCs w:val="26"/>
              </w:rPr>
              <w:t>5,620</w:t>
            </w:r>
          </w:p>
        </w:tc>
        <w:tc>
          <w:tcPr>
            <w:tcW w:w="283" w:type="dxa"/>
          </w:tcPr>
          <w:p w14:paraId="33C4D849"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Pr>
          <w:p w14:paraId="0A345E49" w14:textId="27442F1B" w:rsidR="009A4FD7" w:rsidRPr="00CA7404" w:rsidRDefault="009A4FD7" w:rsidP="009A4FD7">
            <w:pPr>
              <w:tabs>
                <w:tab w:val="decimal" w:pos="88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3,242</w:t>
            </w:r>
          </w:p>
        </w:tc>
        <w:tc>
          <w:tcPr>
            <w:tcW w:w="283" w:type="dxa"/>
          </w:tcPr>
          <w:p w14:paraId="6FF89ED7"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47" w:type="dxa"/>
          </w:tcPr>
          <w:p w14:paraId="3D0C3860" w14:textId="1136F1A9"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hAnsi="CordiaUPC" w:cs="CordiaUPC"/>
                <w:color w:val="000000"/>
                <w:sz w:val="26"/>
                <w:szCs w:val="26"/>
              </w:rPr>
              <w:t>3,616</w:t>
            </w:r>
          </w:p>
        </w:tc>
        <w:tc>
          <w:tcPr>
            <w:tcW w:w="270" w:type="dxa"/>
            <w:shd w:val="clear" w:color="auto" w:fill="auto"/>
            <w:vAlign w:val="bottom"/>
          </w:tcPr>
          <w:p w14:paraId="4F7A3F10" w14:textId="6080821B"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1FD22880" w14:textId="6F3D13C0" w:rsidR="009A4FD7" w:rsidRPr="00CA7404" w:rsidRDefault="009A4FD7" w:rsidP="009A4FD7">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2,386</w:t>
            </w:r>
          </w:p>
        </w:tc>
      </w:tr>
      <w:tr w:rsidR="009A4FD7" w:rsidRPr="00CA7404" w14:paraId="1895A69B" w14:textId="77777777" w:rsidTr="009A4FD7">
        <w:tc>
          <w:tcPr>
            <w:tcW w:w="4885" w:type="dxa"/>
            <w:shd w:val="clear" w:color="auto" w:fill="auto"/>
            <w:vAlign w:val="bottom"/>
          </w:tcPr>
          <w:p w14:paraId="2C745078" w14:textId="77777777" w:rsidR="009A4FD7" w:rsidRPr="00CA7404" w:rsidRDefault="009A4FD7" w:rsidP="009A4FD7">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Loan commitments and financial guarantee contracts</w:t>
            </w:r>
          </w:p>
        </w:tc>
        <w:tc>
          <w:tcPr>
            <w:tcW w:w="851" w:type="dxa"/>
            <w:tcBorders>
              <w:bottom w:val="single" w:sz="4" w:space="0" w:color="auto"/>
            </w:tcBorders>
          </w:tcPr>
          <w:p w14:paraId="053FD0AE" w14:textId="0EBAEF69" w:rsidR="009A4FD7" w:rsidRPr="00CA7404" w:rsidRDefault="009A4FD7" w:rsidP="009A4FD7">
            <w:pPr>
              <w:tabs>
                <w:tab w:val="decimal" w:pos="880"/>
              </w:tabs>
              <w:suppressAutoHyphens/>
              <w:snapToGrid w:val="0"/>
              <w:spacing w:line="240" w:lineRule="exact"/>
              <w:ind w:left="-108"/>
              <w:rPr>
                <w:rFonts w:ascii="CordiaUPC" w:eastAsia="Times New Roman" w:hAnsi="CordiaUPC" w:cs="CordiaUPC"/>
                <w:sz w:val="26"/>
                <w:szCs w:val="26"/>
                <w:lang w:eastAsia="zh-CN"/>
              </w:rPr>
            </w:pPr>
            <w:r>
              <w:rPr>
                <w:rFonts w:ascii="CordiaUPC" w:hAnsi="CordiaUPC" w:cs="CordiaUPC"/>
                <w:color w:val="000000"/>
                <w:sz w:val="26"/>
                <w:szCs w:val="26"/>
              </w:rPr>
              <w:t>(114)</w:t>
            </w:r>
          </w:p>
        </w:tc>
        <w:tc>
          <w:tcPr>
            <w:tcW w:w="283" w:type="dxa"/>
          </w:tcPr>
          <w:p w14:paraId="19C98BBA"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Borders>
              <w:bottom w:val="single" w:sz="4" w:space="0" w:color="auto"/>
            </w:tcBorders>
          </w:tcPr>
          <w:p w14:paraId="42489B47" w14:textId="2C35847D"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98</w:t>
            </w:r>
          </w:p>
        </w:tc>
        <w:tc>
          <w:tcPr>
            <w:tcW w:w="283" w:type="dxa"/>
          </w:tcPr>
          <w:p w14:paraId="067433B2"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47" w:type="dxa"/>
            <w:tcBorders>
              <w:bottom w:val="single" w:sz="4" w:space="0" w:color="auto"/>
            </w:tcBorders>
          </w:tcPr>
          <w:p w14:paraId="39557421" w14:textId="03E18962"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hAnsi="CordiaUPC" w:cs="CordiaUPC"/>
                <w:color w:val="000000"/>
                <w:sz w:val="26"/>
                <w:szCs w:val="26"/>
              </w:rPr>
              <w:t>(220)</w:t>
            </w:r>
          </w:p>
        </w:tc>
        <w:tc>
          <w:tcPr>
            <w:tcW w:w="270" w:type="dxa"/>
            <w:shd w:val="clear" w:color="auto" w:fill="auto"/>
            <w:vAlign w:val="bottom"/>
          </w:tcPr>
          <w:p w14:paraId="7C3568D1" w14:textId="18DB8A4D"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28031050" w14:textId="594F3593" w:rsidR="009A4FD7" w:rsidRPr="00CA7404" w:rsidRDefault="009A4FD7" w:rsidP="009A4FD7">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106</w:t>
            </w:r>
          </w:p>
        </w:tc>
      </w:tr>
      <w:tr w:rsidR="009A4FD7" w:rsidRPr="00CA7404" w14:paraId="7CE2113B" w14:textId="77777777" w:rsidTr="009A4FD7">
        <w:tc>
          <w:tcPr>
            <w:tcW w:w="4885" w:type="dxa"/>
            <w:shd w:val="clear" w:color="auto" w:fill="auto"/>
            <w:vAlign w:val="bottom"/>
          </w:tcPr>
          <w:p w14:paraId="40253E1C" w14:textId="77777777" w:rsidR="009A4FD7" w:rsidRPr="00CA7404" w:rsidRDefault="009A4FD7" w:rsidP="009A4FD7">
            <w:pPr>
              <w:suppressAutoHyphens/>
              <w:spacing w:line="240" w:lineRule="exact"/>
              <w:ind w:left="257" w:hanging="180"/>
              <w:rPr>
                <w:rFonts w:ascii="CordiaUPC" w:eastAsia="Times New Roman" w:hAnsi="CordiaUPC" w:cs="CordiaUPC"/>
                <w:b/>
                <w:bCs/>
                <w:sz w:val="26"/>
                <w:szCs w:val="26"/>
                <w:lang w:eastAsia="th-TH"/>
              </w:rPr>
            </w:pPr>
            <w:r w:rsidRPr="00CA7404">
              <w:rPr>
                <w:rFonts w:ascii="CordiaUPC" w:eastAsia="Times New Roman" w:hAnsi="CordiaUPC" w:cs="CordiaUPC" w:hint="cs"/>
                <w:b/>
                <w:bCs/>
                <w:sz w:val="26"/>
                <w:szCs w:val="26"/>
                <w:lang w:eastAsia="th-TH"/>
              </w:rPr>
              <w:t>Total</w:t>
            </w:r>
          </w:p>
        </w:tc>
        <w:tc>
          <w:tcPr>
            <w:tcW w:w="851" w:type="dxa"/>
            <w:tcBorders>
              <w:top w:val="single" w:sz="4" w:space="0" w:color="auto"/>
              <w:bottom w:val="double" w:sz="4" w:space="0" w:color="auto"/>
            </w:tcBorders>
          </w:tcPr>
          <w:p w14:paraId="6FCC7BAE" w14:textId="347F4EE9" w:rsidR="009A4FD7" w:rsidRPr="009A4FD7" w:rsidRDefault="009A4FD7" w:rsidP="009A4FD7">
            <w:pPr>
              <w:tabs>
                <w:tab w:val="decimal" w:pos="880"/>
              </w:tabs>
              <w:suppressAutoHyphens/>
              <w:snapToGrid w:val="0"/>
              <w:spacing w:line="240" w:lineRule="exact"/>
              <w:ind w:left="-108"/>
              <w:rPr>
                <w:rFonts w:ascii="CordiaUPC" w:eastAsia="Times New Roman" w:hAnsi="CordiaUPC" w:cs="CordiaUPC"/>
                <w:b/>
                <w:bCs/>
                <w:sz w:val="26"/>
                <w:szCs w:val="26"/>
                <w:lang w:eastAsia="th-TH"/>
              </w:rPr>
            </w:pPr>
            <w:r w:rsidRPr="009A4FD7">
              <w:rPr>
                <w:rFonts w:ascii="CordiaUPC" w:hAnsi="CordiaUPC" w:cs="CordiaUPC"/>
                <w:b/>
                <w:bCs/>
                <w:color w:val="000000"/>
                <w:sz w:val="26"/>
                <w:szCs w:val="26"/>
              </w:rPr>
              <w:t>5,491</w:t>
            </w:r>
          </w:p>
        </w:tc>
        <w:tc>
          <w:tcPr>
            <w:tcW w:w="283" w:type="dxa"/>
          </w:tcPr>
          <w:p w14:paraId="430193EA" w14:textId="77777777" w:rsidR="009A4FD7" w:rsidRPr="009A4FD7"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p>
        </w:tc>
        <w:tc>
          <w:tcPr>
            <w:tcW w:w="851" w:type="dxa"/>
            <w:tcBorders>
              <w:top w:val="single" w:sz="4" w:space="0" w:color="auto"/>
              <w:bottom w:val="double" w:sz="4" w:space="0" w:color="auto"/>
            </w:tcBorders>
            <w:vAlign w:val="bottom"/>
          </w:tcPr>
          <w:p w14:paraId="37508FAF" w14:textId="5C6A2829" w:rsidR="009A4FD7" w:rsidRPr="009A4FD7"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r w:rsidRPr="009A4FD7">
              <w:rPr>
                <w:rFonts w:ascii="CordiaUPC" w:eastAsia="Times New Roman" w:hAnsi="CordiaUPC" w:cs="CordiaUPC"/>
                <w:b/>
                <w:bCs/>
                <w:sz w:val="26"/>
                <w:szCs w:val="26"/>
                <w:lang w:eastAsia="th-TH"/>
              </w:rPr>
              <w:t>4,972</w:t>
            </w:r>
          </w:p>
        </w:tc>
        <w:tc>
          <w:tcPr>
            <w:tcW w:w="283" w:type="dxa"/>
          </w:tcPr>
          <w:p w14:paraId="39213AA3" w14:textId="77777777" w:rsidR="009A4FD7" w:rsidRPr="009A4FD7"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p>
        </w:tc>
        <w:tc>
          <w:tcPr>
            <w:tcW w:w="947" w:type="dxa"/>
            <w:tcBorders>
              <w:top w:val="single" w:sz="4" w:space="0" w:color="auto"/>
              <w:bottom w:val="double" w:sz="4" w:space="0" w:color="auto"/>
            </w:tcBorders>
          </w:tcPr>
          <w:p w14:paraId="3B0B8EFE" w14:textId="7E6035C9" w:rsidR="009A4FD7" w:rsidRPr="009A4FD7"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r w:rsidRPr="007F2834">
              <w:rPr>
                <w:rFonts w:ascii="CordiaUPC" w:hAnsi="CordiaUPC" w:cs="CordiaUPC"/>
                <w:b/>
                <w:bCs/>
                <w:color w:val="000000"/>
                <w:sz w:val="26"/>
                <w:szCs w:val="26"/>
              </w:rPr>
              <w:t>3,405</w:t>
            </w:r>
          </w:p>
        </w:tc>
        <w:tc>
          <w:tcPr>
            <w:tcW w:w="270" w:type="dxa"/>
            <w:shd w:val="clear" w:color="auto" w:fill="auto"/>
            <w:vAlign w:val="bottom"/>
          </w:tcPr>
          <w:p w14:paraId="12B1B54E" w14:textId="1E54ECC2" w:rsidR="009A4FD7" w:rsidRPr="009A4FD7"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p>
        </w:tc>
        <w:tc>
          <w:tcPr>
            <w:tcW w:w="990" w:type="dxa"/>
            <w:tcBorders>
              <w:top w:val="single" w:sz="4" w:space="0" w:color="000000"/>
              <w:bottom w:val="double" w:sz="4" w:space="0" w:color="000000"/>
            </w:tcBorders>
            <w:shd w:val="clear" w:color="auto" w:fill="auto"/>
            <w:vAlign w:val="bottom"/>
          </w:tcPr>
          <w:p w14:paraId="468524D0" w14:textId="3F808790" w:rsidR="009A4FD7" w:rsidRPr="009A4FD7" w:rsidRDefault="009A4FD7" w:rsidP="009A4FD7">
            <w:pPr>
              <w:tabs>
                <w:tab w:val="decimal" w:pos="837"/>
              </w:tabs>
              <w:suppressAutoHyphens/>
              <w:snapToGrid w:val="0"/>
              <w:spacing w:line="240" w:lineRule="exact"/>
              <w:ind w:left="-108"/>
              <w:rPr>
                <w:rFonts w:ascii="CordiaUPC" w:eastAsia="Times New Roman" w:hAnsi="CordiaUPC" w:cs="CordiaUPC"/>
                <w:b/>
                <w:bCs/>
                <w:sz w:val="26"/>
                <w:szCs w:val="26"/>
                <w:lang w:eastAsia="th-TH"/>
              </w:rPr>
            </w:pPr>
            <w:r w:rsidRPr="009A4FD7">
              <w:rPr>
                <w:rFonts w:ascii="CordiaUPC" w:eastAsia="Times New Roman" w:hAnsi="CordiaUPC" w:cs="CordiaUPC"/>
                <w:b/>
                <w:bCs/>
                <w:sz w:val="26"/>
                <w:szCs w:val="26"/>
                <w:lang w:eastAsia="th-TH"/>
              </w:rPr>
              <w:t>2,563</w:t>
            </w:r>
          </w:p>
        </w:tc>
      </w:tr>
    </w:tbl>
    <w:p w14:paraId="07BC0431" w14:textId="5221199C" w:rsidR="00CA7404" w:rsidRDefault="00CA7404" w:rsidP="00CA7404">
      <w:pPr>
        <w:pStyle w:val="BodyText"/>
        <w:spacing w:after="0" w:line="240" w:lineRule="exact"/>
        <w:rPr>
          <w:rFonts w:ascii="CordiaUPC" w:hAnsi="CordiaUPC" w:cs="CordiaUPC"/>
          <w:sz w:val="26"/>
          <w:szCs w:val="26"/>
          <w:lang w:val="en-GB"/>
        </w:rPr>
      </w:pPr>
    </w:p>
    <w:tbl>
      <w:tblPr>
        <w:tblW w:w="9360" w:type="dxa"/>
        <w:tblInd w:w="360" w:type="dxa"/>
        <w:tblLayout w:type="fixed"/>
        <w:tblLook w:val="0000" w:firstRow="0" w:lastRow="0" w:firstColumn="0" w:lastColumn="0" w:noHBand="0" w:noVBand="0"/>
      </w:tblPr>
      <w:tblGrid>
        <w:gridCol w:w="4885"/>
        <w:gridCol w:w="851"/>
        <w:gridCol w:w="283"/>
        <w:gridCol w:w="851"/>
        <w:gridCol w:w="240"/>
        <w:gridCol w:w="990"/>
        <w:gridCol w:w="270"/>
        <w:gridCol w:w="990"/>
      </w:tblGrid>
      <w:tr w:rsidR="00096076" w:rsidRPr="00CA7404" w14:paraId="7962D680" w14:textId="77777777" w:rsidTr="009A4FD7">
        <w:tc>
          <w:tcPr>
            <w:tcW w:w="4885" w:type="dxa"/>
            <w:shd w:val="clear" w:color="auto" w:fill="auto"/>
          </w:tcPr>
          <w:p w14:paraId="416CE3BE" w14:textId="77777777" w:rsidR="00096076" w:rsidRPr="00CA7404" w:rsidRDefault="00096076" w:rsidP="006B1FE8">
            <w:pPr>
              <w:suppressAutoHyphens/>
              <w:snapToGrid w:val="0"/>
              <w:spacing w:line="240" w:lineRule="exact"/>
              <w:ind w:left="70" w:right="-318"/>
              <w:jc w:val="both"/>
              <w:rPr>
                <w:rFonts w:ascii="CordiaUPC" w:eastAsia="Times New Roman" w:hAnsi="CordiaUPC" w:cs="CordiaUPC"/>
                <w:b/>
                <w:bCs/>
                <w:i/>
                <w:iCs/>
                <w:sz w:val="26"/>
                <w:szCs w:val="26"/>
                <w:lang w:eastAsia="zh-CN"/>
              </w:rPr>
            </w:pPr>
          </w:p>
        </w:tc>
        <w:tc>
          <w:tcPr>
            <w:tcW w:w="1985" w:type="dxa"/>
            <w:gridSpan w:val="3"/>
            <w:shd w:val="clear" w:color="auto" w:fill="auto"/>
          </w:tcPr>
          <w:p w14:paraId="0969BEA0" w14:textId="77777777" w:rsidR="00096076" w:rsidRPr="00CA7404" w:rsidRDefault="00096076" w:rsidP="006B1FE8">
            <w:pPr>
              <w:suppressAutoHyphens/>
              <w:spacing w:line="240" w:lineRule="exact"/>
              <w:ind w:left="-108" w:right="-117"/>
              <w:jc w:val="center"/>
              <w:rPr>
                <w:rFonts w:ascii="CordiaUPC" w:eastAsia="Times New Roman" w:hAnsi="CordiaUPC" w:cs="CordiaUPC"/>
                <w:sz w:val="26"/>
                <w:szCs w:val="26"/>
                <w:lang w:eastAsia="zh-CN"/>
              </w:rPr>
            </w:pPr>
            <w:r w:rsidRPr="00CA7404">
              <w:rPr>
                <w:rFonts w:ascii="CordiaUPC" w:eastAsia="Times New Roman" w:hAnsi="CordiaUPC" w:cs="CordiaUPC" w:hint="cs"/>
                <w:b/>
                <w:bCs/>
                <w:sz w:val="26"/>
                <w:szCs w:val="26"/>
                <w:lang w:eastAsia="zh-CN"/>
              </w:rPr>
              <w:t>Consolidated</w:t>
            </w:r>
          </w:p>
        </w:tc>
        <w:tc>
          <w:tcPr>
            <w:tcW w:w="240" w:type="dxa"/>
          </w:tcPr>
          <w:p w14:paraId="38C2C85B" w14:textId="77777777" w:rsidR="00096076" w:rsidRPr="00CA7404" w:rsidRDefault="00096076" w:rsidP="006B1FE8">
            <w:pPr>
              <w:suppressAutoHyphens/>
              <w:snapToGrid w:val="0"/>
              <w:spacing w:line="240" w:lineRule="exact"/>
              <w:ind w:left="-108" w:right="-117"/>
              <w:jc w:val="center"/>
              <w:rPr>
                <w:rFonts w:ascii="CordiaUPC" w:eastAsia="Times New Roman" w:hAnsi="CordiaUPC" w:cs="CordiaUPC"/>
                <w:sz w:val="26"/>
                <w:szCs w:val="26"/>
                <w:lang w:eastAsia="zh-CN"/>
              </w:rPr>
            </w:pPr>
          </w:p>
        </w:tc>
        <w:tc>
          <w:tcPr>
            <w:tcW w:w="2250" w:type="dxa"/>
            <w:gridSpan w:val="3"/>
          </w:tcPr>
          <w:p w14:paraId="238D28CC" w14:textId="77777777" w:rsidR="00096076" w:rsidRPr="00CA7404" w:rsidRDefault="00096076" w:rsidP="006B1FE8">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CA7404">
              <w:rPr>
                <w:rFonts w:ascii="CordiaUPC" w:eastAsia="Times New Roman" w:hAnsi="CordiaUPC" w:cs="CordiaUPC" w:hint="cs"/>
                <w:b/>
                <w:bCs/>
                <w:sz w:val="26"/>
                <w:szCs w:val="26"/>
                <w:lang w:eastAsia="zh-CN"/>
              </w:rPr>
              <w:t>Bank only</w:t>
            </w:r>
          </w:p>
        </w:tc>
      </w:tr>
      <w:tr w:rsidR="00096076" w:rsidRPr="00CA7404" w14:paraId="7F9B8069" w14:textId="77777777" w:rsidTr="009A4FD7">
        <w:tc>
          <w:tcPr>
            <w:tcW w:w="4885" w:type="dxa"/>
            <w:shd w:val="clear" w:color="auto" w:fill="auto"/>
          </w:tcPr>
          <w:p w14:paraId="5FCBD5C6" w14:textId="04D45B4C" w:rsidR="00096076" w:rsidRPr="00CA7404" w:rsidRDefault="009268F1" w:rsidP="006B1FE8">
            <w:pPr>
              <w:suppressAutoHyphens/>
              <w:snapToGrid w:val="0"/>
              <w:spacing w:line="240" w:lineRule="exact"/>
              <w:ind w:left="70" w:right="-318"/>
              <w:jc w:val="both"/>
              <w:rPr>
                <w:rFonts w:ascii="CordiaUPC" w:eastAsia="Times New Roman" w:hAnsi="CordiaUPC" w:cs="CordiaUPC"/>
                <w:b/>
                <w:bCs/>
                <w:i/>
                <w:iCs/>
                <w:sz w:val="26"/>
                <w:szCs w:val="26"/>
                <w:lang w:eastAsia="zh-CN"/>
              </w:rPr>
            </w:pPr>
            <w:r>
              <w:rPr>
                <w:rFonts w:ascii="CordiaUPC" w:eastAsia="Times New Roman" w:hAnsi="CordiaUPC" w:cs="CordiaUPC"/>
                <w:b/>
                <w:bCs/>
                <w:i/>
                <w:iCs/>
                <w:sz w:val="26"/>
                <w:szCs w:val="26"/>
                <w:lang w:eastAsia="zh-CN"/>
              </w:rPr>
              <w:t>For the s</w:t>
            </w:r>
            <w:r w:rsidR="00096076">
              <w:rPr>
                <w:rFonts w:ascii="CordiaUPC" w:eastAsia="Times New Roman" w:hAnsi="CordiaUPC" w:cs="CordiaUPC"/>
                <w:b/>
                <w:bCs/>
                <w:i/>
                <w:iCs/>
                <w:sz w:val="26"/>
                <w:szCs w:val="26"/>
                <w:lang w:eastAsia="zh-CN"/>
              </w:rPr>
              <w:t>ix</w:t>
            </w:r>
            <w:r w:rsidR="00096076" w:rsidRPr="00CA7404">
              <w:rPr>
                <w:rFonts w:ascii="CordiaUPC" w:eastAsia="Times New Roman" w:hAnsi="CordiaUPC" w:cs="CordiaUPC" w:hint="cs"/>
                <w:b/>
                <w:bCs/>
                <w:i/>
                <w:iCs/>
                <w:sz w:val="26"/>
                <w:szCs w:val="26"/>
                <w:lang w:eastAsia="zh-CN"/>
              </w:rPr>
              <w:t>-month period ended 30 June</w:t>
            </w:r>
          </w:p>
        </w:tc>
        <w:tc>
          <w:tcPr>
            <w:tcW w:w="851" w:type="dxa"/>
            <w:shd w:val="clear" w:color="auto" w:fill="auto"/>
          </w:tcPr>
          <w:p w14:paraId="29D4EEB6" w14:textId="77777777" w:rsidR="00096076" w:rsidRPr="00CA7404" w:rsidRDefault="00096076" w:rsidP="006B1FE8">
            <w:pPr>
              <w:suppressAutoHyphens/>
              <w:spacing w:line="240" w:lineRule="exact"/>
              <w:ind w:left="-108" w:right="-117"/>
              <w:jc w:val="center"/>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2021</w:t>
            </w:r>
          </w:p>
        </w:tc>
        <w:tc>
          <w:tcPr>
            <w:tcW w:w="283" w:type="dxa"/>
            <w:shd w:val="clear" w:color="auto" w:fill="auto"/>
          </w:tcPr>
          <w:p w14:paraId="68D69787" w14:textId="77777777" w:rsidR="00096076" w:rsidRPr="00CA7404" w:rsidRDefault="00096076" w:rsidP="006B1FE8">
            <w:pPr>
              <w:suppressAutoHyphens/>
              <w:spacing w:line="240" w:lineRule="exact"/>
              <w:ind w:left="-108" w:right="-117"/>
              <w:jc w:val="center"/>
              <w:rPr>
                <w:rFonts w:ascii="CordiaUPC" w:eastAsia="Times New Roman" w:hAnsi="CordiaUPC" w:cs="CordiaUPC"/>
                <w:b/>
                <w:bCs/>
                <w:sz w:val="26"/>
                <w:szCs w:val="26"/>
                <w:lang w:eastAsia="zh-CN"/>
              </w:rPr>
            </w:pPr>
          </w:p>
        </w:tc>
        <w:tc>
          <w:tcPr>
            <w:tcW w:w="851" w:type="dxa"/>
            <w:shd w:val="clear" w:color="auto" w:fill="auto"/>
          </w:tcPr>
          <w:p w14:paraId="0B8006F7" w14:textId="77777777" w:rsidR="00096076" w:rsidRPr="00CA7404" w:rsidRDefault="00096076" w:rsidP="006B1FE8">
            <w:pPr>
              <w:suppressAutoHyphens/>
              <w:spacing w:line="240" w:lineRule="exact"/>
              <w:ind w:left="-108" w:right="-117"/>
              <w:jc w:val="center"/>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2020</w:t>
            </w:r>
          </w:p>
        </w:tc>
        <w:tc>
          <w:tcPr>
            <w:tcW w:w="240" w:type="dxa"/>
          </w:tcPr>
          <w:p w14:paraId="4997DAF1" w14:textId="77777777" w:rsidR="00096076" w:rsidRPr="00CA7404" w:rsidRDefault="00096076" w:rsidP="006B1FE8">
            <w:pPr>
              <w:suppressAutoHyphens/>
              <w:snapToGrid w:val="0"/>
              <w:spacing w:line="240" w:lineRule="exact"/>
              <w:ind w:left="-108" w:right="-117"/>
              <w:jc w:val="center"/>
              <w:rPr>
                <w:rFonts w:ascii="CordiaUPC" w:eastAsia="Times New Roman" w:hAnsi="CordiaUPC" w:cs="CordiaUPC"/>
                <w:sz w:val="26"/>
                <w:szCs w:val="26"/>
                <w:lang w:eastAsia="zh-CN"/>
              </w:rPr>
            </w:pPr>
          </w:p>
        </w:tc>
        <w:tc>
          <w:tcPr>
            <w:tcW w:w="990" w:type="dxa"/>
          </w:tcPr>
          <w:p w14:paraId="61B725A4" w14:textId="77777777" w:rsidR="00096076" w:rsidRPr="00CA7404" w:rsidRDefault="00096076" w:rsidP="006B1FE8">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2021</w:t>
            </w:r>
          </w:p>
        </w:tc>
        <w:tc>
          <w:tcPr>
            <w:tcW w:w="270" w:type="dxa"/>
          </w:tcPr>
          <w:p w14:paraId="4A2BF977" w14:textId="77777777" w:rsidR="00096076" w:rsidRPr="00CA7404" w:rsidRDefault="00096076" w:rsidP="006B1FE8">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90" w:type="dxa"/>
          </w:tcPr>
          <w:p w14:paraId="140E31DC" w14:textId="77777777" w:rsidR="00096076" w:rsidRPr="00CA7404" w:rsidRDefault="00096076" w:rsidP="006B1FE8">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2020</w:t>
            </w:r>
          </w:p>
        </w:tc>
      </w:tr>
      <w:tr w:rsidR="00096076" w:rsidRPr="00CA7404" w14:paraId="2F40AB29" w14:textId="77777777" w:rsidTr="009A4FD7">
        <w:tc>
          <w:tcPr>
            <w:tcW w:w="4885" w:type="dxa"/>
            <w:shd w:val="clear" w:color="auto" w:fill="auto"/>
            <w:vAlign w:val="bottom"/>
          </w:tcPr>
          <w:p w14:paraId="0B9A44E4" w14:textId="77777777" w:rsidR="00096076" w:rsidRPr="00CA7404" w:rsidRDefault="00096076" w:rsidP="006B1FE8">
            <w:pPr>
              <w:suppressAutoHyphens/>
              <w:spacing w:line="240" w:lineRule="exact"/>
              <w:ind w:left="270" w:hanging="9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 xml:space="preserve"> </w:t>
            </w:r>
          </w:p>
        </w:tc>
        <w:tc>
          <w:tcPr>
            <w:tcW w:w="4475" w:type="dxa"/>
            <w:gridSpan w:val="7"/>
          </w:tcPr>
          <w:p w14:paraId="3851A556" w14:textId="77777777" w:rsidR="00096076" w:rsidRPr="00CA7404" w:rsidRDefault="00096076" w:rsidP="006B1FE8">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CA7404">
              <w:rPr>
                <w:rFonts w:ascii="CordiaUPC" w:eastAsia="Times New Roman" w:hAnsi="CordiaUPC" w:cs="CordiaUPC" w:hint="cs"/>
                <w:i/>
                <w:iCs/>
                <w:sz w:val="26"/>
                <w:szCs w:val="26"/>
                <w:cs/>
                <w:lang w:eastAsia="zh-CN"/>
              </w:rPr>
              <w:t>(</w:t>
            </w:r>
            <w:r w:rsidRPr="00CA7404">
              <w:rPr>
                <w:rFonts w:ascii="CordiaUPC" w:eastAsia="Times New Roman" w:hAnsi="CordiaUPC" w:cs="CordiaUPC" w:hint="cs"/>
                <w:i/>
                <w:iCs/>
                <w:sz w:val="26"/>
                <w:szCs w:val="26"/>
                <w:lang w:eastAsia="zh-CN"/>
              </w:rPr>
              <w:t>in million Baht</w:t>
            </w:r>
            <w:r w:rsidRPr="00CA7404">
              <w:rPr>
                <w:rFonts w:ascii="CordiaUPC" w:eastAsia="Times New Roman" w:hAnsi="CordiaUPC" w:cs="CordiaUPC" w:hint="cs"/>
                <w:i/>
                <w:iCs/>
                <w:sz w:val="26"/>
                <w:szCs w:val="26"/>
                <w:cs/>
                <w:lang w:eastAsia="zh-CN"/>
              </w:rPr>
              <w:t>)</w:t>
            </w:r>
          </w:p>
        </w:tc>
      </w:tr>
      <w:tr w:rsidR="00096076" w:rsidRPr="00CA7404" w14:paraId="6C86F697" w14:textId="77777777" w:rsidTr="009A4FD7">
        <w:tc>
          <w:tcPr>
            <w:tcW w:w="4885" w:type="dxa"/>
            <w:shd w:val="clear" w:color="auto" w:fill="auto"/>
            <w:vAlign w:val="bottom"/>
          </w:tcPr>
          <w:p w14:paraId="5EF31258" w14:textId="77777777" w:rsidR="00096076" w:rsidRPr="00CA7404" w:rsidRDefault="00096076" w:rsidP="006B1FE8">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Interbank and money market items</w:t>
            </w:r>
          </w:p>
        </w:tc>
        <w:tc>
          <w:tcPr>
            <w:tcW w:w="851" w:type="dxa"/>
            <w:shd w:val="clear" w:color="auto" w:fill="auto"/>
          </w:tcPr>
          <w:p w14:paraId="2E139AA1" w14:textId="25284E99" w:rsidR="00096076" w:rsidRPr="00CA7404" w:rsidRDefault="009A4FD7" w:rsidP="006B1FE8">
            <w:pPr>
              <w:tabs>
                <w:tab w:val="decimal" w:pos="952"/>
              </w:tabs>
              <w:suppressAutoHyphens/>
              <w:snapToGrid w:val="0"/>
              <w:spacing w:line="240" w:lineRule="exact"/>
              <w:rPr>
                <w:rFonts w:ascii="CordiaUPC" w:eastAsia="Times New Roman" w:hAnsi="CordiaUPC" w:cs="CordiaUPC"/>
                <w:sz w:val="26"/>
                <w:szCs w:val="26"/>
                <w:lang w:eastAsia="zh-CN"/>
              </w:rPr>
            </w:pPr>
            <w:r>
              <w:rPr>
                <w:rFonts w:ascii="CordiaUPC" w:eastAsia="Times New Roman" w:hAnsi="CordiaUPC" w:cs="CordiaUPC"/>
                <w:sz w:val="26"/>
                <w:szCs w:val="26"/>
                <w:lang w:eastAsia="zh-CN"/>
              </w:rPr>
              <w:t>(29)</w:t>
            </w:r>
          </w:p>
        </w:tc>
        <w:tc>
          <w:tcPr>
            <w:tcW w:w="283" w:type="dxa"/>
          </w:tcPr>
          <w:p w14:paraId="411FD21A" w14:textId="77777777" w:rsidR="00096076" w:rsidRPr="00CA7404" w:rsidRDefault="00096076" w:rsidP="006B1FE8">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Pr>
          <w:p w14:paraId="7CCC1173" w14:textId="77EDC4B0" w:rsidR="00096076" w:rsidRPr="00CA7404" w:rsidRDefault="00096076" w:rsidP="006B1FE8">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(46)</w:t>
            </w:r>
          </w:p>
        </w:tc>
        <w:tc>
          <w:tcPr>
            <w:tcW w:w="240" w:type="dxa"/>
          </w:tcPr>
          <w:p w14:paraId="3BC65918" w14:textId="77777777" w:rsidR="00096076" w:rsidRPr="00CA7404" w:rsidRDefault="00096076" w:rsidP="006B1FE8">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tcPr>
          <w:p w14:paraId="4354D259" w14:textId="4717628B" w:rsidR="00096076" w:rsidRPr="00CA7404" w:rsidRDefault="009A4FD7" w:rsidP="006B1FE8">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(10)</w:t>
            </w:r>
          </w:p>
        </w:tc>
        <w:tc>
          <w:tcPr>
            <w:tcW w:w="270" w:type="dxa"/>
            <w:shd w:val="clear" w:color="auto" w:fill="auto"/>
            <w:vAlign w:val="bottom"/>
          </w:tcPr>
          <w:p w14:paraId="28167800" w14:textId="77777777" w:rsidR="00096076" w:rsidRPr="00CA7404" w:rsidRDefault="00096076" w:rsidP="006B1FE8">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01065F69" w14:textId="021C9C52" w:rsidR="00096076" w:rsidRPr="00CA7404" w:rsidRDefault="00096076" w:rsidP="006B1FE8">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27</w:t>
            </w:r>
          </w:p>
        </w:tc>
      </w:tr>
      <w:tr w:rsidR="009A4FD7" w:rsidRPr="00CA7404" w14:paraId="7CC613F5" w14:textId="77777777" w:rsidTr="009A4FD7">
        <w:tc>
          <w:tcPr>
            <w:tcW w:w="4885" w:type="dxa"/>
            <w:shd w:val="clear" w:color="auto" w:fill="auto"/>
            <w:vAlign w:val="bottom"/>
          </w:tcPr>
          <w:p w14:paraId="10AEE895" w14:textId="77777777" w:rsidR="009A4FD7" w:rsidRPr="00CA7404" w:rsidRDefault="009A4FD7" w:rsidP="009A4FD7">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Investment in debt instruments measured at FVOCI</w:t>
            </w:r>
          </w:p>
        </w:tc>
        <w:tc>
          <w:tcPr>
            <w:tcW w:w="851" w:type="dxa"/>
          </w:tcPr>
          <w:p w14:paraId="211D6689" w14:textId="7A554DB0" w:rsidR="009A4FD7" w:rsidRPr="00CA7404" w:rsidRDefault="009A4FD7" w:rsidP="009A4FD7">
            <w:pPr>
              <w:tabs>
                <w:tab w:val="decimal" w:pos="880"/>
              </w:tabs>
              <w:suppressAutoHyphens/>
              <w:snapToGrid w:val="0"/>
              <w:spacing w:line="240" w:lineRule="exact"/>
              <w:ind w:left="-108"/>
              <w:rPr>
                <w:rFonts w:ascii="CordiaUPC" w:eastAsia="Times New Roman" w:hAnsi="CordiaUPC" w:cs="CordiaUPC"/>
                <w:sz w:val="26"/>
                <w:szCs w:val="26"/>
                <w:lang w:eastAsia="zh-CN"/>
              </w:rPr>
            </w:pPr>
            <w:r>
              <w:rPr>
                <w:rFonts w:ascii="CordiaUPC" w:hAnsi="CordiaUPC" w:cs="CordiaUPC"/>
                <w:color w:val="000000"/>
                <w:sz w:val="26"/>
                <w:szCs w:val="26"/>
              </w:rPr>
              <w:t>346</w:t>
            </w:r>
          </w:p>
        </w:tc>
        <w:tc>
          <w:tcPr>
            <w:tcW w:w="283" w:type="dxa"/>
          </w:tcPr>
          <w:p w14:paraId="7FF35767"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Pr>
          <w:p w14:paraId="356D0F1E" w14:textId="2CB1E7DA"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1,681</w:t>
            </w:r>
          </w:p>
        </w:tc>
        <w:tc>
          <w:tcPr>
            <w:tcW w:w="240" w:type="dxa"/>
          </w:tcPr>
          <w:p w14:paraId="33E9BFC0"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tcPr>
          <w:p w14:paraId="296DF807" w14:textId="6A34C52E"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hAnsi="CordiaUPC" w:cs="CordiaUPC"/>
                <w:color w:val="000000"/>
                <w:sz w:val="26"/>
                <w:szCs w:val="26"/>
              </w:rPr>
              <w:t>9</w:t>
            </w:r>
          </w:p>
        </w:tc>
        <w:tc>
          <w:tcPr>
            <w:tcW w:w="270" w:type="dxa"/>
            <w:shd w:val="clear" w:color="auto" w:fill="auto"/>
            <w:vAlign w:val="bottom"/>
          </w:tcPr>
          <w:p w14:paraId="7AD0DEC2"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39FEBDDA" w14:textId="55E54CA8" w:rsidR="009A4FD7" w:rsidRPr="00CA7404" w:rsidRDefault="009A4FD7" w:rsidP="009A4FD7">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55</w:t>
            </w:r>
          </w:p>
        </w:tc>
      </w:tr>
      <w:tr w:rsidR="00BB4822" w:rsidRPr="00CA7404" w14:paraId="65CD467A" w14:textId="77777777" w:rsidTr="009A4FD7">
        <w:tc>
          <w:tcPr>
            <w:tcW w:w="4885" w:type="dxa"/>
            <w:shd w:val="clear" w:color="auto" w:fill="auto"/>
            <w:vAlign w:val="bottom"/>
          </w:tcPr>
          <w:p w14:paraId="09770C28" w14:textId="365CAD2C" w:rsidR="00BB4822" w:rsidRPr="00CA7404" w:rsidRDefault="00BB4822" w:rsidP="00BB4822">
            <w:pPr>
              <w:suppressAutoHyphens/>
              <w:spacing w:line="240" w:lineRule="exact"/>
              <w:ind w:left="257" w:hanging="180"/>
              <w:rPr>
                <w:rFonts w:ascii="CordiaUPC" w:eastAsia="Times New Roman" w:hAnsi="CordiaUPC" w:cs="CordiaUPC"/>
                <w:sz w:val="26"/>
                <w:szCs w:val="26"/>
                <w:lang w:eastAsia="zh-CN"/>
              </w:rPr>
            </w:pPr>
            <w:r w:rsidRPr="009A4FD7">
              <w:rPr>
                <w:rFonts w:ascii="CordiaUPC" w:eastAsia="Times New Roman" w:hAnsi="CordiaUPC" w:cs="CordiaUPC"/>
                <w:sz w:val="26"/>
                <w:szCs w:val="26"/>
                <w:lang w:eastAsia="zh-CN"/>
              </w:rPr>
              <w:t>Investments in debt securities measured at amortised costs</w:t>
            </w:r>
          </w:p>
        </w:tc>
        <w:tc>
          <w:tcPr>
            <w:tcW w:w="851" w:type="dxa"/>
          </w:tcPr>
          <w:p w14:paraId="371A0C82" w14:textId="35925625" w:rsidR="00BB4822" w:rsidRPr="00CA7404" w:rsidRDefault="00BB4822" w:rsidP="00BB4822">
            <w:pPr>
              <w:tabs>
                <w:tab w:val="decimal" w:pos="880"/>
              </w:tabs>
              <w:suppressAutoHyphens/>
              <w:snapToGrid w:val="0"/>
              <w:spacing w:line="240" w:lineRule="exact"/>
              <w:rPr>
                <w:rFonts w:ascii="CordiaUPC" w:eastAsia="Times New Roman" w:hAnsi="CordiaUPC" w:cs="CordiaUPC"/>
                <w:sz w:val="26"/>
                <w:szCs w:val="26"/>
                <w:lang w:eastAsia="zh-CN"/>
              </w:rPr>
            </w:pPr>
            <w:r>
              <w:rPr>
                <w:rFonts w:ascii="CordiaUPC" w:hAnsi="CordiaUPC" w:cs="CordiaUPC"/>
                <w:color w:val="000000"/>
                <w:sz w:val="26"/>
                <w:szCs w:val="26"/>
              </w:rPr>
              <w:t>(1)</w:t>
            </w:r>
          </w:p>
        </w:tc>
        <w:tc>
          <w:tcPr>
            <w:tcW w:w="283" w:type="dxa"/>
          </w:tcPr>
          <w:p w14:paraId="7D5EB6FB" w14:textId="77777777" w:rsidR="00BB4822" w:rsidRPr="00CA7404" w:rsidRDefault="00BB4822" w:rsidP="00BB4822">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Pr>
          <w:p w14:paraId="359EC0A2" w14:textId="059418ED" w:rsidR="00BB4822" w:rsidRDefault="00BB4822" w:rsidP="00BB4822">
            <w:pPr>
              <w:tabs>
                <w:tab w:val="decimal" w:pos="88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w:t>
            </w:r>
          </w:p>
        </w:tc>
        <w:tc>
          <w:tcPr>
            <w:tcW w:w="240" w:type="dxa"/>
          </w:tcPr>
          <w:p w14:paraId="2650CDA9" w14:textId="77777777" w:rsidR="00BB4822" w:rsidRPr="00CA7404" w:rsidRDefault="00BB4822" w:rsidP="00BB4822">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tcPr>
          <w:p w14:paraId="04EE98D3" w14:textId="4533F087" w:rsidR="00BB4822" w:rsidRPr="00CA7404" w:rsidRDefault="00BB4822" w:rsidP="00BB4822">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shd w:val="clear" w:color="auto" w:fill="auto"/>
            <w:vAlign w:val="bottom"/>
          </w:tcPr>
          <w:p w14:paraId="5069949E" w14:textId="77777777" w:rsidR="00BB4822" w:rsidRPr="00CA7404" w:rsidRDefault="00BB4822" w:rsidP="00BB4822">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7D77538D" w14:textId="1DC07CAA" w:rsidR="00BB4822" w:rsidRDefault="00BB4822" w:rsidP="00BB4822">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w:t>
            </w:r>
          </w:p>
        </w:tc>
      </w:tr>
      <w:tr w:rsidR="009A4FD7" w:rsidRPr="00CA7404" w14:paraId="265162D8" w14:textId="77777777" w:rsidTr="009A4FD7">
        <w:tc>
          <w:tcPr>
            <w:tcW w:w="4885" w:type="dxa"/>
            <w:shd w:val="clear" w:color="auto" w:fill="auto"/>
            <w:vAlign w:val="bottom"/>
          </w:tcPr>
          <w:p w14:paraId="55F88DF2" w14:textId="77777777" w:rsidR="009A4FD7" w:rsidRPr="00CA7404" w:rsidRDefault="009A4FD7" w:rsidP="009A4FD7">
            <w:pPr>
              <w:suppressAutoHyphens/>
              <w:spacing w:line="240" w:lineRule="exact"/>
              <w:ind w:left="257" w:hanging="180"/>
              <w:rPr>
                <w:rFonts w:ascii="CordiaUPC" w:eastAsia="Times New Roman" w:hAnsi="CordiaUPC" w:cs="CordiaUPC"/>
                <w:sz w:val="26"/>
                <w:szCs w:val="26"/>
                <w:cs/>
                <w:lang w:eastAsia="zh-CN"/>
              </w:rPr>
            </w:pPr>
            <w:r w:rsidRPr="00CA7404">
              <w:rPr>
                <w:rFonts w:ascii="CordiaUPC" w:eastAsia="Times New Roman" w:hAnsi="CordiaUPC" w:cs="CordiaUPC" w:hint="cs"/>
                <w:sz w:val="26"/>
                <w:szCs w:val="26"/>
                <w:lang w:eastAsia="zh-CN"/>
              </w:rPr>
              <w:t>Loans to customers and accrued interest receivables</w:t>
            </w:r>
          </w:p>
        </w:tc>
        <w:tc>
          <w:tcPr>
            <w:tcW w:w="851" w:type="dxa"/>
          </w:tcPr>
          <w:p w14:paraId="3B6A6524" w14:textId="49FF90FF" w:rsidR="009A4FD7" w:rsidRPr="00CA7404" w:rsidRDefault="009A4FD7" w:rsidP="009A4FD7">
            <w:pPr>
              <w:tabs>
                <w:tab w:val="decimal" w:pos="880"/>
              </w:tabs>
              <w:suppressAutoHyphens/>
              <w:snapToGrid w:val="0"/>
              <w:spacing w:line="240" w:lineRule="exact"/>
              <w:rPr>
                <w:rFonts w:ascii="CordiaUPC" w:eastAsia="Times New Roman" w:hAnsi="CordiaUPC" w:cs="CordiaUPC"/>
                <w:sz w:val="26"/>
                <w:szCs w:val="26"/>
                <w:lang w:eastAsia="zh-CN"/>
              </w:rPr>
            </w:pPr>
            <w:r>
              <w:rPr>
                <w:rFonts w:ascii="CordiaUPC" w:hAnsi="CordiaUPC" w:cs="CordiaUPC"/>
                <w:color w:val="000000"/>
                <w:sz w:val="26"/>
                <w:szCs w:val="26"/>
              </w:rPr>
              <w:t>10,887</w:t>
            </w:r>
          </w:p>
        </w:tc>
        <w:tc>
          <w:tcPr>
            <w:tcW w:w="283" w:type="dxa"/>
          </w:tcPr>
          <w:p w14:paraId="7BB6E2F4"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Pr>
          <w:p w14:paraId="322D926B" w14:textId="4AED56AA" w:rsidR="009A4FD7" w:rsidRPr="00CA7404" w:rsidRDefault="009A4FD7" w:rsidP="009A4FD7">
            <w:pPr>
              <w:tabs>
                <w:tab w:val="decimal" w:pos="88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8,030</w:t>
            </w:r>
          </w:p>
        </w:tc>
        <w:tc>
          <w:tcPr>
            <w:tcW w:w="240" w:type="dxa"/>
          </w:tcPr>
          <w:p w14:paraId="1956DC61"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tcPr>
          <w:p w14:paraId="34512FFC" w14:textId="3796256D"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hAnsi="CordiaUPC" w:cs="CordiaUPC"/>
                <w:color w:val="000000"/>
                <w:sz w:val="26"/>
                <w:szCs w:val="26"/>
              </w:rPr>
              <w:t>6,843</w:t>
            </w:r>
          </w:p>
        </w:tc>
        <w:tc>
          <w:tcPr>
            <w:tcW w:w="270" w:type="dxa"/>
            <w:shd w:val="clear" w:color="auto" w:fill="auto"/>
            <w:vAlign w:val="bottom"/>
          </w:tcPr>
          <w:p w14:paraId="29AA999C"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10D3BEF4" w14:textId="2ED454C3" w:rsidR="009A4FD7" w:rsidRPr="00CA7404" w:rsidRDefault="009A4FD7" w:rsidP="009A4FD7">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4,822</w:t>
            </w:r>
          </w:p>
        </w:tc>
      </w:tr>
      <w:tr w:rsidR="009A4FD7" w:rsidRPr="00CA7404" w14:paraId="65BD7005" w14:textId="77777777" w:rsidTr="009A4FD7">
        <w:tc>
          <w:tcPr>
            <w:tcW w:w="4885" w:type="dxa"/>
            <w:shd w:val="clear" w:color="auto" w:fill="auto"/>
            <w:vAlign w:val="bottom"/>
          </w:tcPr>
          <w:p w14:paraId="1B49C7E5" w14:textId="77777777" w:rsidR="009A4FD7" w:rsidRPr="00CA7404" w:rsidRDefault="009A4FD7" w:rsidP="009A4FD7">
            <w:pPr>
              <w:suppressAutoHyphens/>
              <w:spacing w:line="240" w:lineRule="exact"/>
              <w:ind w:left="257" w:hanging="180"/>
              <w:rPr>
                <w:rFonts w:ascii="CordiaUPC" w:eastAsia="Times New Roman" w:hAnsi="CordiaUPC" w:cs="CordiaUPC"/>
                <w:sz w:val="26"/>
                <w:szCs w:val="26"/>
                <w:lang w:eastAsia="zh-CN"/>
              </w:rPr>
            </w:pPr>
            <w:r w:rsidRPr="00CA7404">
              <w:rPr>
                <w:rFonts w:ascii="CordiaUPC" w:eastAsia="Times New Roman" w:hAnsi="CordiaUPC" w:cs="CordiaUPC" w:hint="cs"/>
                <w:sz w:val="26"/>
                <w:szCs w:val="26"/>
                <w:lang w:eastAsia="zh-CN"/>
              </w:rPr>
              <w:t>Loan commitments and financial guarantee contracts</w:t>
            </w:r>
          </w:p>
        </w:tc>
        <w:tc>
          <w:tcPr>
            <w:tcW w:w="851" w:type="dxa"/>
            <w:tcBorders>
              <w:bottom w:val="single" w:sz="4" w:space="0" w:color="auto"/>
            </w:tcBorders>
          </w:tcPr>
          <w:p w14:paraId="78866458" w14:textId="6C6A7262" w:rsidR="009A4FD7" w:rsidRPr="00CA7404" w:rsidRDefault="009A4FD7" w:rsidP="009A4FD7">
            <w:pPr>
              <w:tabs>
                <w:tab w:val="decimal" w:pos="880"/>
              </w:tabs>
              <w:suppressAutoHyphens/>
              <w:snapToGrid w:val="0"/>
              <w:spacing w:line="240" w:lineRule="exact"/>
              <w:ind w:left="-108"/>
              <w:rPr>
                <w:rFonts w:ascii="CordiaUPC" w:eastAsia="Times New Roman" w:hAnsi="CordiaUPC" w:cs="CordiaUPC"/>
                <w:sz w:val="26"/>
                <w:szCs w:val="26"/>
                <w:lang w:eastAsia="zh-CN"/>
              </w:rPr>
            </w:pPr>
            <w:r>
              <w:rPr>
                <w:rFonts w:ascii="CordiaUPC" w:hAnsi="CordiaUPC" w:cs="CordiaUPC"/>
                <w:color w:val="000000"/>
                <w:sz w:val="26"/>
                <w:szCs w:val="26"/>
              </w:rPr>
              <w:t>(232)</w:t>
            </w:r>
          </w:p>
        </w:tc>
        <w:tc>
          <w:tcPr>
            <w:tcW w:w="283" w:type="dxa"/>
          </w:tcPr>
          <w:p w14:paraId="56C48119"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851" w:type="dxa"/>
            <w:tcBorders>
              <w:bottom w:val="single" w:sz="4" w:space="0" w:color="auto"/>
            </w:tcBorders>
          </w:tcPr>
          <w:p w14:paraId="4B99831C" w14:textId="25D64838"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67</w:t>
            </w:r>
          </w:p>
        </w:tc>
        <w:tc>
          <w:tcPr>
            <w:tcW w:w="240" w:type="dxa"/>
          </w:tcPr>
          <w:p w14:paraId="5B4799A5"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tcBorders>
              <w:bottom w:val="single" w:sz="4" w:space="0" w:color="auto"/>
            </w:tcBorders>
          </w:tcPr>
          <w:p w14:paraId="64DE2BED" w14:textId="162693B4"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r>
              <w:rPr>
                <w:rFonts w:ascii="CordiaUPC" w:hAnsi="CordiaUPC" w:cs="CordiaUPC"/>
                <w:color w:val="000000"/>
                <w:sz w:val="26"/>
                <w:szCs w:val="26"/>
              </w:rPr>
              <w:t>(289)</w:t>
            </w:r>
          </w:p>
        </w:tc>
        <w:tc>
          <w:tcPr>
            <w:tcW w:w="270" w:type="dxa"/>
            <w:shd w:val="clear" w:color="auto" w:fill="auto"/>
            <w:vAlign w:val="bottom"/>
          </w:tcPr>
          <w:p w14:paraId="3A480CE6"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sz w:val="26"/>
                <w:szCs w:val="26"/>
                <w:lang w:eastAsia="zh-CN"/>
              </w:rPr>
            </w:pPr>
          </w:p>
        </w:tc>
        <w:tc>
          <w:tcPr>
            <w:tcW w:w="990" w:type="dxa"/>
            <w:shd w:val="clear" w:color="auto" w:fill="auto"/>
          </w:tcPr>
          <w:p w14:paraId="7923994F" w14:textId="6970F2EB" w:rsidR="009A4FD7" w:rsidRPr="00CA7404" w:rsidRDefault="009A4FD7" w:rsidP="009A4FD7">
            <w:pPr>
              <w:tabs>
                <w:tab w:val="decimal" w:pos="837"/>
              </w:tabs>
              <w:suppressAutoHyphens/>
              <w:snapToGrid w:val="0"/>
              <w:spacing w:line="240" w:lineRule="exact"/>
              <w:ind w:left="-108"/>
              <w:rPr>
                <w:rFonts w:ascii="CordiaUPC" w:eastAsia="Times New Roman" w:hAnsi="CordiaUPC" w:cs="CordiaUPC"/>
                <w:sz w:val="26"/>
                <w:szCs w:val="26"/>
                <w:lang w:eastAsia="zh-CN"/>
              </w:rPr>
            </w:pPr>
            <w:r>
              <w:rPr>
                <w:rFonts w:ascii="CordiaUPC" w:eastAsia="Times New Roman" w:hAnsi="CordiaUPC" w:cs="CordiaUPC"/>
                <w:sz w:val="26"/>
                <w:szCs w:val="26"/>
                <w:lang w:eastAsia="zh-CN"/>
              </w:rPr>
              <w:t>86</w:t>
            </w:r>
          </w:p>
        </w:tc>
      </w:tr>
      <w:tr w:rsidR="009A4FD7" w:rsidRPr="00CA7404" w14:paraId="3B19366A" w14:textId="77777777" w:rsidTr="009A4FD7">
        <w:tc>
          <w:tcPr>
            <w:tcW w:w="4885" w:type="dxa"/>
            <w:shd w:val="clear" w:color="auto" w:fill="auto"/>
            <w:vAlign w:val="bottom"/>
          </w:tcPr>
          <w:p w14:paraId="2F7F67A1" w14:textId="77777777" w:rsidR="009A4FD7" w:rsidRPr="00CA7404" w:rsidRDefault="009A4FD7" w:rsidP="009A4FD7">
            <w:pPr>
              <w:suppressAutoHyphens/>
              <w:spacing w:line="240" w:lineRule="exact"/>
              <w:ind w:left="257" w:hanging="180"/>
              <w:rPr>
                <w:rFonts w:ascii="CordiaUPC" w:eastAsia="Times New Roman" w:hAnsi="CordiaUPC" w:cs="CordiaUPC"/>
                <w:b/>
                <w:bCs/>
                <w:sz w:val="26"/>
                <w:szCs w:val="26"/>
                <w:lang w:eastAsia="th-TH"/>
              </w:rPr>
            </w:pPr>
            <w:r w:rsidRPr="00CA7404">
              <w:rPr>
                <w:rFonts w:ascii="CordiaUPC" w:eastAsia="Times New Roman" w:hAnsi="CordiaUPC" w:cs="CordiaUPC" w:hint="cs"/>
                <w:b/>
                <w:bCs/>
                <w:sz w:val="26"/>
                <w:szCs w:val="26"/>
                <w:lang w:eastAsia="th-TH"/>
              </w:rPr>
              <w:t>Total</w:t>
            </w:r>
          </w:p>
        </w:tc>
        <w:tc>
          <w:tcPr>
            <w:tcW w:w="851" w:type="dxa"/>
            <w:tcBorders>
              <w:top w:val="single" w:sz="4" w:space="0" w:color="auto"/>
              <w:bottom w:val="double" w:sz="4" w:space="0" w:color="auto"/>
            </w:tcBorders>
          </w:tcPr>
          <w:p w14:paraId="45B74FF9" w14:textId="4AB2FB15" w:rsidR="009A4FD7" w:rsidRPr="009A4FD7" w:rsidRDefault="009A4FD7" w:rsidP="009A4FD7">
            <w:pPr>
              <w:tabs>
                <w:tab w:val="decimal" w:pos="880"/>
              </w:tabs>
              <w:suppressAutoHyphens/>
              <w:snapToGrid w:val="0"/>
              <w:spacing w:line="240" w:lineRule="exact"/>
              <w:ind w:left="-108"/>
              <w:rPr>
                <w:rFonts w:ascii="CordiaUPC" w:eastAsia="Times New Roman" w:hAnsi="CordiaUPC" w:cs="CordiaUPC"/>
                <w:b/>
                <w:bCs/>
                <w:sz w:val="26"/>
                <w:szCs w:val="26"/>
                <w:lang w:eastAsia="th-TH"/>
              </w:rPr>
            </w:pPr>
            <w:r w:rsidRPr="009A4FD7">
              <w:rPr>
                <w:rFonts w:ascii="CordiaUPC" w:hAnsi="CordiaUPC" w:cs="CordiaUPC"/>
                <w:b/>
                <w:bCs/>
                <w:color w:val="000000"/>
                <w:sz w:val="26"/>
                <w:szCs w:val="26"/>
              </w:rPr>
              <w:t>10,971</w:t>
            </w:r>
          </w:p>
        </w:tc>
        <w:tc>
          <w:tcPr>
            <w:tcW w:w="283" w:type="dxa"/>
          </w:tcPr>
          <w:p w14:paraId="2483DE0C"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p>
        </w:tc>
        <w:tc>
          <w:tcPr>
            <w:tcW w:w="851" w:type="dxa"/>
            <w:tcBorders>
              <w:top w:val="single" w:sz="4" w:space="0" w:color="auto"/>
              <w:bottom w:val="double" w:sz="4" w:space="0" w:color="auto"/>
            </w:tcBorders>
            <w:vAlign w:val="bottom"/>
          </w:tcPr>
          <w:p w14:paraId="71EA3CFC" w14:textId="1652D34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r>
              <w:rPr>
                <w:rFonts w:ascii="CordiaUPC" w:eastAsia="Times New Roman" w:hAnsi="CordiaUPC" w:cs="CordiaUPC"/>
                <w:b/>
                <w:bCs/>
                <w:sz w:val="26"/>
                <w:szCs w:val="26"/>
                <w:lang w:eastAsia="th-TH"/>
              </w:rPr>
              <w:t>9,732</w:t>
            </w:r>
          </w:p>
        </w:tc>
        <w:tc>
          <w:tcPr>
            <w:tcW w:w="240" w:type="dxa"/>
          </w:tcPr>
          <w:p w14:paraId="42328C74"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p>
        </w:tc>
        <w:tc>
          <w:tcPr>
            <w:tcW w:w="990" w:type="dxa"/>
            <w:tcBorders>
              <w:top w:val="single" w:sz="4" w:space="0" w:color="auto"/>
              <w:bottom w:val="double" w:sz="4" w:space="0" w:color="auto"/>
            </w:tcBorders>
          </w:tcPr>
          <w:p w14:paraId="28431030" w14:textId="60FD1058"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r w:rsidRPr="007F2834">
              <w:rPr>
                <w:rFonts w:ascii="CordiaUPC" w:hAnsi="CordiaUPC" w:cs="CordiaUPC"/>
                <w:b/>
                <w:bCs/>
                <w:color w:val="000000"/>
                <w:sz w:val="26"/>
                <w:szCs w:val="26"/>
              </w:rPr>
              <w:t>6,553</w:t>
            </w:r>
          </w:p>
        </w:tc>
        <w:tc>
          <w:tcPr>
            <w:tcW w:w="270" w:type="dxa"/>
            <w:shd w:val="clear" w:color="auto" w:fill="auto"/>
            <w:vAlign w:val="bottom"/>
          </w:tcPr>
          <w:p w14:paraId="2FD0D74E" w14:textId="77777777" w:rsidR="009A4FD7" w:rsidRPr="00CA7404" w:rsidRDefault="009A4FD7" w:rsidP="009A4FD7">
            <w:pPr>
              <w:tabs>
                <w:tab w:val="decimal" w:pos="887"/>
              </w:tabs>
              <w:suppressAutoHyphens/>
              <w:snapToGrid w:val="0"/>
              <w:spacing w:line="240" w:lineRule="exact"/>
              <w:ind w:left="-108"/>
              <w:jc w:val="right"/>
              <w:rPr>
                <w:rFonts w:ascii="CordiaUPC" w:eastAsia="Times New Roman" w:hAnsi="CordiaUPC" w:cs="CordiaUPC"/>
                <w:b/>
                <w:bCs/>
                <w:sz w:val="26"/>
                <w:szCs w:val="26"/>
                <w:lang w:eastAsia="th-TH"/>
              </w:rPr>
            </w:pPr>
          </w:p>
        </w:tc>
        <w:tc>
          <w:tcPr>
            <w:tcW w:w="990" w:type="dxa"/>
            <w:tcBorders>
              <w:top w:val="single" w:sz="4" w:space="0" w:color="000000"/>
              <w:bottom w:val="double" w:sz="4" w:space="0" w:color="000000"/>
            </w:tcBorders>
            <w:shd w:val="clear" w:color="auto" w:fill="auto"/>
            <w:vAlign w:val="bottom"/>
          </w:tcPr>
          <w:p w14:paraId="79E0AB51" w14:textId="1DCC0C16" w:rsidR="009A4FD7" w:rsidRPr="00CA7404" w:rsidRDefault="009A4FD7" w:rsidP="009A4FD7">
            <w:pPr>
              <w:tabs>
                <w:tab w:val="decimal" w:pos="837"/>
              </w:tabs>
              <w:suppressAutoHyphens/>
              <w:snapToGrid w:val="0"/>
              <w:spacing w:line="240" w:lineRule="exact"/>
              <w:ind w:left="-108"/>
              <w:rPr>
                <w:rFonts w:ascii="CordiaUPC" w:eastAsia="Times New Roman" w:hAnsi="CordiaUPC" w:cs="CordiaUPC"/>
                <w:b/>
                <w:bCs/>
                <w:sz w:val="26"/>
                <w:szCs w:val="26"/>
                <w:lang w:eastAsia="th-TH"/>
              </w:rPr>
            </w:pPr>
            <w:r>
              <w:rPr>
                <w:rFonts w:ascii="CordiaUPC" w:eastAsia="Times New Roman" w:hAnsi="CordiaUPC" w:cs="CordiaUPC"/>
                <w:b/>
                <w:bCs/>
                <w:sz w:val="26"/>
                <w:szCs w:val="26"/>
                <w:lang w:eastAsia="th-TH"/>
              </w:rPr>
              <w:t>4,990</w:t>
            </w:r>
          </w:p>
        </w:tc>
      </w:tr>
    </w:tbl>
    <w:p w14:paraId="0274CA6B" w14:textId="4581B2B6" w:rsidR="00C348B6" w:rsidRDefault="00C348B6" w:rsidP="00CA7404">
      <w:pPr>
        <w:pStyle w:val="BodyText"/>
        <w:spacing w:after="0" w:line="240" w:lineRule="exact"/>
        <w:rPr>
          <w:rFonts w:ascii="CordiaUPC" w:hAnsi="CordiaUPC" w:cs="CordiaUPC"/>
          <w:sz w:val="26"/>
          <w:szCs w:val="26"/>
          <w:lang w:val="en-GB"/>
        </w:rPr>
      </w:pPr>
    </w:p>
    <w:p w14:paraId="4C35D5C7" w14:textId="77777777" w:rsidR="000773B0" w:rsidRDefault="000773B0" w:rsidP="00745594">
      <w:pPr>
        <w:tabs>
          <w:tab w:val="left" w:pos="540"/>
          <w:tab w:val="left" w:pos="1080"/>
        </w:tabs>
        <w:spacing w:line="240" w:lineRule="exact"/>
        <w:ind w:right="389"/>
        <w:jc w:val="thaiDistribute"/>
        <w:rPr>
          <w:rFonts w:ascii="CordiaUPC" w:hAnsi="CordiaUPC" w:cs="CordiaUPC"/>
          <w:b/>
          <w:bCs/>
          <w:sz w:val="28"/>
          <w:szCs w:val="28"/>
        </w:rPr>
      </w:pPr>
    </w:p>
    <w:p w14:paraId="512665ED" w14:textId="77777777" w:rsidR="000773B0" w:rsidRDefault="000773B0" w:rsidP="00745594">
      <w:pPr>
        <w:tabs>
          <w:tab w:val="left" w:pos="540"/>
          <w:tab w:val="left" w:pos="1080"/>
        </w:tabs>
        <w:spacing w:line="240" w:lineRule="exact"/>
        <w:ind w:right="389"/>
        <w:jc w:val="thaiDistribute"/>
        <w:rPr>
          <w:rFonts w:ascii="CordiaUPC" w:hAnsi="CordiaUPC" w:cs="CordiaUPC"/>
          <w:b/>
          <w:bCs/>
          <w:sz w:val="28"/>
          <w:szCs w:val="28"/>
        </w:rPr>
      </w:pPr>
    </w:p>
    <w:p w14:paraId="133B8AE4" w14:textId="77777777" w:rsidR="000773B0" w:rsidRDefault="000773B0" w:rsidP="00745594">
      <w:pPr>
        <w:tabs>
          <w:tab w:val="left" w:pos="540"/>
          <w:tab w:val="left" w:pos="1080"/>
        </w:tabs>
        <w:spacing w:line="240" w:lineRule="exact"/>
        <w:ind w:right="389"/>
        <w:jc w:val="thaiDistribute"/>
        <w:rPr>
          <w:rFonts w:ascii="CordiaUPC" w:hAnsi="CordiaUPC" w:cs="CordiaUPC"/>
          <w:b/>
          <w:bCs/>
          <w:sz w:val="28"/>
          <w:szCs w:val="28"/>
        </w:rPr>
      </w:pPr>
    </w:p>
    <w:p w14:paraId="7494E36D" w14:textId="244F766F" w:rsidR="000773B0" w:rsidRDefault="000773B0" w:rsidP="00745594">
      <w:pPr>
        <w:tabs>
          <w:tab w:val="left" w:pos="540"/>
          <w:tab w:val="left" w:pos="1080"/>
        </w:tabs>
        <w:spacing w:line="240" w:lineRule="exact"/>
        <w:ind w:right="389"/>
        <w:jc w:val="thaiDistribute"/>
        <w:rPr>
          <w:rFonts w:ascii="CordiaUPC" w:hAnsi="CordiaUPC" w:cs="CordiaUPC"/>
          <w:b/>
          <w:bCs/>
          <w:sz w:val="28"/>
          <w:szCs w:val="28"/>
        </w:rPr>
      </w:pPr>
    </w:p>
    <w:p w14:paraId="177F48A2" w14:textId="09122D32" w:rsidR="00C57DCD" w:rsidRDefault="00C57DCD" w:rsidP="00745594">
      <w:pPr>
        <w:tabs>
          <w:tab w:val="left" w:pos="540"/>
          <w:tab w:val="left" w:pos="1080"/>
        </w:tabs>
        <w:spacing w:line="240" w:lineRule="exact"/>
        <w:ind w:right="389"/>
        <w:jc w:val="thaiDistribute"/>
        <w:rPr>
          <w:rFonts w:ascii="CordiaUPC" w:hAnsi="CordiaUPC" w:cs="CordiaUPC"/>
          <w:b/>
          <w:bCs/>
          <w:sz w:val="28"/>
          <w:szCs w:val="28"/>
        </w:rPr>
      </w:pPr>
    </w:p>
    <w:p w14:paraId="195C8F70" w14:textId="77777777" w:rsidR="00C57DCD" w:rsidRDefault="00C57DCD" w:rsidP="00745594">
      <w:pPr>
        <w:tabs>
          <w:tab w:val="left" w:pos="540"/>
          <w:tab w:val="left" w:pos="1080"/>
        </w:tabs>
        <w:spacing w:line="240" w:lineRule="exact"/>
        <w:ind w:right="389"/>
        <w:jc w:val="thaiDistribute"/>
        <w:rPr>
          <w:rFonts w:ascii="CordiaUPC" w:hAnsi="CordiaUPC" w:cs="CordiaUPC"/>
          <w:b/>
          <w:bCs/>
          <w:sz w:val="28"/>
          <w:szCs w:val="28"/>
        </w:rPr>
      </w:pPr>
    </w:p>
    <w:p w14:paraId="149EF1EE" w14:textId="77777777" w:rsidR="000773B0" w:rsidRDefault="000773B0" w:rsidP="00745594">
      <w:pPr>
        <w:tabs>
          <w:tab w:val="left" w:pos="540"/>
          <w:tab w:val="left" w:pos="1080"/>
        </w:tabs>
        <w:spacing w:line="240" w:lineRule="exact"/>
        <w:ind w:right="389"/>
        <w:jc w:val="thaiDistribute"/>
        <w:rPr>
          <w:rFonts w:ascii="CordiaUPC" w:hAnsi="CordiaUPC" w:cs="CordiaUPC"/>
          <w:b/>
          <w:bCs/>
          <w:sz w:val="28"/>
          <w:szCs w:val="28"/>
        </w:rPr>
      </w:pPr>
    </w:p>
    <w:p w14:paraId="00F56E9D" w14:textId="77777777" w:rsidR="000773B0" w:rsidRDefault="000773B0" w:rsidP="00745594">
      <w:pPr>
        <w:tabs>
          <w:tab w:val="left" w:pos="540"/>
          <w:tab w:val="left" w:pos="1080"/>
        </w:tabs>
        <w:spacing w:line="240" w:lineRule="exact"/>
        <w:ind w:right="389"/>
        <w:jc w:val="thaiDistribute"/>
        <w:rPr>
          <w:rFonts w:ascii="CordiaUPC" w:hAnsi="CordiaUPC" w:cs="CordiaUPC"/>
          <w:b/>
          <w:bCs/>
          <w:sz w:val="28"/>
          <w:szCs w:val="28"/>
        </w:rPr>
      </w:pPr>
    </w:p>
    <w:p w14:paraId="5AACF737" w14:textId="30B3E8C4" w:rsidR="00DE23A6" w:rsidRPr="00745594" w:rsidRDefault="00372149" w:rsidP="00745594">
      <w:pPr>
        <w:tabs>
          <w:tab w:val="left" w:pos="540"/>
          <w:tab w:val="left" w:pos="1080"/>
        </w:tabs>
        <w:spacing w:line="240" w:lineRule="exact"/>
        <w:ind w:right="389"/>
        <w:jc w:val="thaiDistribute"/>
        <w:rPr>
          <w:rFonts w:ascii="CordiaUPC" w:hAnsi="CordiaUPC" w:cs="CordiaUPC"/>
          <w:b/>
          <w:bCs/>
          <w:sz w:val="28"/>
          <w:szCs w:val="28"/>
        </w:rPr>
      </w:pPr>
      <w:r>
        <w:rPr>
          <w:rFonts w:ascii="CordiaUPC" w:hAnsi="CordiaUPC" w:cs="CordiaUPC"/>
          <w:b/>
          <w:bCs/>
          <w:sz w:val="28"/>
          <w:szCs w:val="28"/>
        </w:rPr>
        <w:t>4</w:t>
      </w:r>
      <w:r w:rsidR="00786D3E">
        <w:rPr>
          <w:rFonts w:ascii="CordiaUPC" w:hAnsi="CordiaUPC" w:cs="CordiaUPC"/>
          <w:b/>
          <w:bCs/>
          <w:sz w:val="28"/>
          <w:szCs w:val="28"/>
        </w:rPr>
        <w:t>4</w:t>
      </w:r>
      <w:r w:rsidR="00DE23A6" w:rsidRPr="00745594">
        <w:rPr>
          <w:rFonts w:ascii="CordiaUPC" w:hAnsi="CordiaUPC" w:cs="CordiaUPC" w:hint="cs"/>
          <w:b/>
          <w:bCs/>
          <w:sz w:val="28"/>
          <w:szCs w:val="28"/>
        </w:rPr>
        <w:tab/>
        <w:t>Earnings per share</w:t>
      </w:r>
    </w:p>
    <w:p w14:paraId="628E8120" w14:textId="77777777" w:rsidR="00CB4CBC" w:rsidRPr="00745594" w:rsidRDefault="00CB4CBC" w:rsidP="00745594">
      <w:pPr>
        <w:spacing w:line="240" w:lineRule="exact"/>
        <w:ind w:left="540"/>
        <w:jc w:val="both"/>
        <w:rPr>
          <w:rFonts w:ascii="CordiaUPC" w:hAnsi="CordiaUPC" w:cs="CordiaUPC"/>
          <w:sz w:val="26"/>
          <w:szCs w:val="26"/>
          <w:shd w:val="clear" w:color="auto" w:fill="FFFFFF"/>
          <w:cs/>
          <w:lang w:bidi="th-TH"/>
        </w:rPr>
      </w:pPr>
    </w:p>
    <w:p w14:paraId="0FFC931A" w14:textId="77777777" w:rsidR="00CB4CBC" w:rsidRPr="00745594" w:rsidRDefault="00CB4CBC" w:rsidP="00745594">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745594">
        <w:rPr>
          <w:rFonts w:ascii="CordiaUPC" w:hAnsi="CordiaUPC" w:cs="CordiaUPC" w:hint="cs"/>
          <w:b/>
          <w:bCs/>
          <w:i/>
          <w:iCs/>
          <w:sz w:val="26"/>
          <w:szCs w:val="26"/>
          <w:shd w:val="clear" w:color="auto" w:fill="FFFFFF"/>
        </w:rPr>
        <w:t>Basic earnings per share</w:t>
      </w:r>
    </w:p>
    <w:p w14:paraId="67A40431" w14:textId="56028358" w:rsidR="00CB4CBC" w:rsidRDefault="00CB4CBC" w:rsidP="00745594">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p w14:paraId="6D9BAE00" w14:textId="712B9D0F" w:rsidR="00CA7404" w:rsidRPr="00CA7404" w:rsidRDefault="00CA7404" w:rsidP="00CA7404">
      <w:pPr>
        <w:tabs>
          <w:tab w:val="left" w:pos="540"/>
          <w:tab w:val="left" w:pos="1170"/>
          <w:tab w:val="right" w:pos="9360"/>
        </w:tabs>
        <w:spacing w:line="240" w:lineRule="exact"/>
        <w:ind w:left="547" w:right="14"/>
        <w:jc w:val="both"/>
        <w:rPr>
          <w:rFonts w:ascii="CordiaUPC" w:eastAsia="Times New Roman" w:hAnsi="CordiaUPC" w:cs="CordiaUPC"/>
          <w:sz w:val="26"/>
          <w:szCs w:val="26"/>
          <w:shd w:val="clear" w:color="auto" w:fill="FFFFFF"/>
        </w:rPr>
      </w:pPr>
      <w:r w:rsidRPr="00CA7404">
        <w:rPr>
          <w:rFonts w:ascii="CordiaUPC" w:eastAsia="Times New Roman" w:hAnsi="CordiaUPC" w:cs="CordiaUPC" w:hint="cs"/>
          <w:spacing w:val="-6"/>
          <w:sz w:val="26"/>
          <w:szCs w:val="26"/>
          <w:shd w:val="clear" w:color="auto" w:fill="FFFFFF"/>
        </w:rPr>
        <w:t xml:space="preserve">The calculations of basic earnings per share for the three-month and six-month periods </w:t>
      </w:r>
      <w:r w:rsidRPr="00CA7404">
        <w:rPr>
          <w:rFonts w:ascii="CordiaUPC" w:eastAsia="Times New Roman" w:hAnsi="CordiaUPC" w:cs="CordiaUPC" w:hint="cs"/>
          <w:spacing w:val="-6"/>
          <w:sz w:val="26"/>
          <w:szCs w:val="26"/>
          <w:shd w:val="clear" w:color="auto" w:fill="FFFFFF"/>
          <w:lang w:bidi="th-TH"/>
        </w:rPr>
        <w:t>ended 30 June</w:t>
      </w:r>
      <w:r w:rsidRPr="00CA7404">
        <w:rPr>
          <w:rFonts w:ascii="CordiaUPC" w:eastAsia="Times New Roman" w:hAnsi="CordiaUPC" w:cs="CordiaUPC" w:hint="cs"/>
          <w:sz w:val="26"/>
          <w:szCs w:val="26"/>
          <w:shd w:val="clear" w:color="auto" w:fill="FFFFFF"/>
          <w:lang w:bidi="th-TH"/>
        </w:rPr>
        <w:t xml:space="preserve"> 202</w:t>
      </w:r>
      <w:r>
        <w:rPr>
          <w:rFonts w:ascii="CordiaUPC" w:eastAsia="Times New Roman" w:hAnsi="CordiaUPC" w:cs="CordiaUPC"/>
          <w:sz w:val="26"/>
          <w:szCs w:val="26"/>
          <w:shd w:val="clear" w:color="auto" w:fill="FFFFFF"/>
          <w:lang w:bidi="th-TH"/>
        </w:rPr>
        <w:t>1</w:t>
      </w:r>
      <w:r w:rsidRPr="00CA7404">
        <w:rPr>
          <w:rFonts w:ascii="CordiaUPC" w:eastAsia="Times New Roman" w:hAnsi="CordiaUPC" w:cs="CordiaUPC" w:hint="cs"/>
          <w:sz w:val="26"/>
          <w:szCs w:val="26"/>
          <w:shd w:val="clear" w:color="auto" w:fill="FFFFFF"/>
          <w:lang w:bidi="th-TH"/>
        </w:rPr>
        <w:t xml:space="preserve"> and 20</w:t>
      </w:r>
      <w:r>
        <w:rPr>
          <w:rFonts w:ascii="CordiaUPC" w:eastAsia="Times New Roman" w:hAnsi="CordiaUPC" w:cs="CordiaUPC"/>
          <w:sz w:val="26"/>
          <w:szCs w:val="26"/>
          <w:shd w:val="clear" w:color="auto" w:fill="FFFFFF"/>
          <w:lang w:bidi="th-TH"/>
        </w:rPr>
        <w:t>20</w:t>
      </w:r>
      <w:r w:rsidRPr="00CA7404">
        <w:rPr>
          <w:rFonts w:ascii="CordiaUPC" w:eastAsia="Times New Roman" w:hAnsi="CordiaUPC" w:cs="CordiaUPC" w:hint="cs"/>
          <w:sz w:val="26"/>
          <w:szCs w:val="26"/>
          <w:shd w:val="clear" w:color="auto" w:fill="FFFFFF"/>
        </w:rPr>
        <w:t xml:space="preserve"> were based on the profit for the </w:t>
      </w:r>
      <w:r w:rsidRPr="00CA7404">
        <w:rPr>
          <w:rFonts w:ascii="CordiaUPC" w:eastAsia="Times New Roman" w:hAnsi="CordiaUPC" w:cs="CordiaUPC" w:hint="cs"/>
          <w:color w:val="000000"/>
          <w:sz w:val="26"/>
          <w:szCs w:val="26"/>
        </w:rPr>
        <w:t>periods</w:t>
      </w:r>
      <w:r w:rsidRPr="00CA7404">
        <w:rPr>
          <w:rFonts w:ascii="CordiaUPC" w:eastAsia="Times New Roman" w:hAnsi="CordiaUPC" w:cs="CordiaUPC" w:hint="cs"/>
          <w:sz w:val="26"/>
          <w:szCs w:val="26"/>
          <w:shd w:val="clear" w:color="auto" w:fill="FFFFFF"/>
        </w:rPr>
        <w:t xml:space="preserve"> attributable to</w:t>
      </w:r>
      <w:r w:rsidRPr="00CA7404">
        <w:rPr>
          <w:rFonts w:ascii="CordiaUPC" w:eastAsia="Times New Roman" w:hAnsi="CordiaUPC" w:cs="CordiaUPC" w:hint="cs"/>
          <w:sz w:val="26"/>
          <w:szCs w:val="26"/>
          <w:shd w:val="clear" w:color="auto" w:fill="FFFFFF"/>
          <w:lang w:val="en-US" w:bidi="th-TH"/>
        </w:rPr>
        <w:t xml:space="preserve"> equity</w:t>
      </w:r>
      <w:r w:rsidRPr="00CA7404">
        <w:rPr>
          <w:rFonts w:ascii="CordiaUPC" w:eastAsia="Times New Roman" w:hAnsi="CordiaUPC" w:cs="CordiaUPC" w:hint="cs"/>
          <w:sz w:val="26"/>
          <w:szCs w:val="26"/>
          <w:shd w:val="clear" w:color="auto" w:fill="FFFFFF"/>
        </w:rPr>
        <w:t xml:space="preserve"> holders of the Bank and the number of ordinary shares outstanding during the periods as follows:</w:t>
      </w:r>
    </w:p>
    <w:p w14:paraId="086F1623" w14:textId="77777777" w:rsidR="00CA7404" w:rsidRPr="00CA7404" w:rsidRDefault="00CA7404" w:rsidP="00CA7404">
      <w:pPr>
        <w:tabs>
          <w:tab w:val="left" w:pos="540"/>
          <w:tab w:val="left" w:pos="1170"/>
          <w:tab w:val="right" w:pos="9360"/>
        </w:tabs>
        <w:spacing w:line="240" w:lineRule="exact"/>
        <w:ind w:left="540" w:right="9"/>
        <w:jc w:val="both"/>
        <w:rPr>
          <w:rFonts w:ascii="CordiaUPC" w:eastAsia="Times New Roman" w:hAnsi="CordiaUPC" w:cs="CordiaUPC"/>
          <w:sz w:val="26"/>
          <w:szCs w:val="26"/>
          <w:shd w:val="clear" w:color="auto" w:fill="FFFFFF"/>
        </w:rPr>
      </w:pPr>
    </w:p>
    <w:tbl>
      <w:tblPr>
        <w:tblW w:w="9450" w:type="dxa"/>
        <w:tblInd w:w="450" w:type="dxa"/>
        <w:tblLayout w:type="fixed"/>
        <w:tblCellMar>
          <w:left w:w="79" w:type="dxa"/>
          <w:right w:w="79" w:type="dxa"/>
        </w:tblCellMar>
        <w:tblLook w:val="0000" w:firstRow="0" w:lastRow="0" w:firstColumn="0" w:lastColumn="0" w:noHBand="0" w:noVBand="0"/>
      </w:tblPr>
      <w:tblGrid>
        <w:gridCol w:w="4950"/>
        <w:gridCol w:w="990"/>
        <w:gridCol w:w="180"/>
        <w:gridCol w:w="990"/>
        <w:gridCol w:w="180"/>
        <w:gridCol w:w="990"/>
        <w:gridCol w:w="180"/>
        <w:gridCol w:w="990"/>
      </w:tblGrid>
      <w:tr w:rsidR="00CA7404" w:rsidRPr="00CA7404" w14:paraId="5F204E8E" w14:textId="77777777" w:rsidTr="00CA7404">
        <w:trPr>
          <w:cantSplit/>
        </w:trPr>
        <w:tc>
          <w:tcPr>
            <w:tcW w:w="4950" w:type="dxa"/>
          </w:tcPr>
          <w:p w14:paraId="28B0F1FE" w14:textId="77777777" w:rsidR="00CA7404" w:rsidRPr="00CA7404" w:rsidRDefault="00CA7404" w:rsidP="00CA7404">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2740565F" w14:textId="77777777" w:rsidR="00CA7404" w:rsidRPr="00CA7404" w:rsidRDefault="00CA7404" w:rsidP="00CA7404">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Consolidated </w:t>
            </w:r>
          </w:p>
        </w:tc>
        <w:tc>
          <w:tcPr>
            <w:tcW w:w="180" w:type="dxa"/>
            <w:vAlign w:val="bottom"/>
          </w:tcPr>
          <w:p w14:paraId="6A3E3DB8" w14:textId="77777777" w:rsidR="00CA7404" w:rsidRPr="00CA7404" w:rsidRDefault="00CA7404" w:rsidP="00CA7404">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70D2B96C" w14:textId="77777777" w:rsidR="00CA7404" w:rsidRPr="00CA7404" w:rsidRDefault="00CA7404" w:rsidP="00CA7404">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Bank only</w:t>
            </w:r>
          </w:p>
        </w:tc>
      </w:tr>
      <w:tr w:rsidR="00CA7404" w:rsidRPr="00CA7404" w14:paraId="19330AA7" w14:textId="77777777" w:rsidTr="00CA7404">
        <w:trPr>
          <w:cantSplit/>
        </w:trPr>
        <w:tc>
          <w:tcPr>
            <w:tcW w:w="4950" w:type="dxa"/>
          </w:tcPr>
          <w:p w14:paraId="75729432" w14:textId="28F76382" w:rsidR="00CA7404" w:rsidRPr="00CA7404" w:rsidRDefault="009268F1" w:rsidP="00CA7404">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t</w:t>
            </w:r>
            <w:r w:rsidR="00CA7404" w:rsidRPr="00CA7404">
              <w:rPr>
                <w:rFonts w:ascii="CordiaUPC" w:eastAsia="Times New Roman" w:hAnsi="CordiaUPC" w:cs="CordiaUPC" w:hint="cs"/>
                <w:b/>
                <w:bCs/>
                <w:i/>
                <w:iCs/>
                <w:sz w:val="26"/>
                <w:szCs w:val="26"/>
                <w:lang w:val="en-US"/>
              </w:rPr>
              <w:t>hree-month periods ended 30 June</w:t>
            </w:r>
          </w:p>
        </w:tc>
        <w:tc>
          <w:tcPr>
            <w:tcW w:w="990" w:type="dxa"/>
            <w:vAlign w:val="bottom"/>
          </w:tcPr>
          <w:p w14:paraId="47AC309C" w14:textId="6322CC92" w:rsidR="00CA7404" w:rsidRPr="00CA7404" w:rsidRDefault="00CA7404" w:rsidP="00CA7404">
            <w:pPr>
              <w:spacing w:line="240" w:lineRule="exact"/>
              <w:jc w:val="center"/>
              <w:rPr>
                <w:rFonts w:ascii="CordiaUPC" w:eastAsia="Times New Roman" w:hAnsi="CordiaUPC" w:cs="CordiaUPC"/>
                <w:bCs/>
                <w:sz w:val="26"/>
                <w:szCs w:val="26"/>
                <w:lang w:val="en-US" w:bidi="th-TH"/>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vAlign w:val="bottom"/>
          </w:tcPr>
          <w:p w14:paraId="33D1A09F"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990" w:type="dxa"/>
            <w:vAlign w:val="bottom"/>
          </w:tcPr>
          <w:p w14:paraId="0C0BC656" w14:textId="46A121C6" w:rsidR="00CA7404" w:rsidRPr="00CA7404" w:rsidRDefault="00CA7404" w:rsidP="00CA7404">
            <w:pPr>
              <w:spacing w:line="240" w:lineRule="exact"/>
              <w:jc w:val="center"/>
              <w:rPr>
                <w:rFonts w:ascii="CordiaUPC" w:eastAsia="Times New Roman" w:hAnsi="CordiaUPC" w:cs="CordiaUPC"/>
                <w:bCs/>
                <w:sz w:val="26"/>
                <w:szCs w:val="26"/>
                <w:cs/>
                <w:lang w:bidi="th-TH"/>
              </w:rPr>
            </w:pPr>
            <w:r w:rsidRPr="00CA7404">
              <w:rPr>
                <w:rFonts w:ascii="CordiaUPC" w:eastAsia="Times New Roman" w:hAnsi="CordiaUPC" w:cs="CordiaUPC" w:hint="cs"/>
                <w:bCs/>
                <w:sz w:val="26"/>
                <w:szCs w:val="26"/>
                <w:lang w:bidi="th-TH"/>
              </w:rPr>
              <w:t>20</w:t>
            </w:r>
            <w:r>
              <w:rPr>
                <w:rFonts w:ascii="CordiaUPC" w:eastAsia="Times New Roman" w:hAnsi="CordiaUPC" w:cs="CordiaUPC"/>
                <w:bCs/>
                <w:sz w:val="26"/>
                <w:szCs w:val="26"/>
                <w:lang w:bidi="th-TH"/>
              </w:rPr>
              <w:t>20</w:t>
            </w:r>
          </w:p>
        </w:tc>
        <w:tc>
          <w:tcPr>
            <w:tcW w:w="180" w:type="dxa"/>
            <w:vAlign w:val="bottom"/>
          </w:tcPr>
          <w:p w14:paraId="3AC48B2A" w14:textId="77777777" w:rsidR="00CA7404" w:rsidRPr="00CA7404" w:rsidRDefault="00CA7404" w:rsidP="00CA7404">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211B8D65" w14:textId="528DED7D" w:rsidR="00CA7404" w:rsidRPr="00CA7404" w:rsidRDefault="00CA7404" w:rsidP="00CA7404">
            <w:pPr>
              <w:spacing w:line="240" w:lineRule="exact"/>
              <w:jc w:val="center"/>
              <w:rPr>
                <w:rFonts w:ascii="CordiaUPC" w:eastAsia="Times New Roman" w:hAnsi="CordiaUPC" w:cs="CordiaUPC"/>
                <w:bCs/>
                <w:sz w:val="26"/>
                <w:szCs w:val="26"/>
                <w:lang w:val="en-US" w:bidi="th-TH"/>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vAlign w:val="bottom"/>
          </w:tcPr>
          <w:p w14:paraId="390C2BF1"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990" w:type="dxa"/>
            <w:vAlign w:val="bottom"/>
          </w:tcPr>
          <w:p w14:paraId="22FE84A2" w14:textId="57FE45AB" w:rsidR="00CA7404" w:rsidRPr="00CA7404" w:rsidRDefault="00CA7404" w:rsidP="00CA7404">
            <w:pPr>
              <w:spacing w:line="240" w:lineRule="exact"/>
              <w:jc w:val="center"/>
              <w:rPr>
                <w:rFonts w:ascii="CordiaUPC" w:eastAsia="Times New Roman" w:hAnsi="CordiaUPC" w:cs="CordiaUPC"/>
                <w:bCs/>
                <w:sz w:val="26"/>
                <w:szCs w:val="26"/>
                <w:cs/>
                <w:lang w:bidi="th-TH"/>
              </w:rPr>
            </w:pPr>
            <w:r w:rsidRPr="00CA7404">
              <w:rPr>
                <w:rFonts w:ascii="CordiaUPC" w:eastAsia="Times New Roman" w:hAnsi="CordiaUPC" w:cs="CordiaUPC" w:hint="cs"/>
                <w:bCs/>
                <w:sz w:val="26"/>
                <w:szCs w:val="26"/>
                <w:lang w:bidi="th-TH"/>
              </w:rPr>
              <w:t>20</w:t>
            </w:r>
            <w:r>
              <w:rPr>
                <w:rFonts w:ascii="CordiaUPC" w:eastAsia="Times New Roman" w:hAnsi="CordiaUPC" w:cs="CordiaUPC"/>
                <w:bCs/>
                <w:sz w:val="26"/>
                <w:szCs w:val="26"/>
                <w:lang w:bidi="th-TH"/>
              </w:rPr>
              <w:t>20</w:t>
            </w:r>
          </w:p>
        </w:tc>
      </w:tr>
      <w:tr w:rsidR="00CA7404" w:rsidRPr="00CA7404" w14:paraId="5C47EFE3" w14:textId="77777777" w:rsidTr="00CA7404">
        <w:trPr>
          <w:cantSplit/>
        </w:trPr>
        <w:tc>
          <w:tcPr>
            <w:tcW w:w="4950" w:type="dxa"/>
          </w:tcPr>
          <w:p w14:paraId="562C6D4D" w14:textId="77777777" w:rsidR="00CA7404" w:rsidRPr="00CA7404" w:rsidRDefault="00CA7404" w:rsidP="00CA7404">
            <w:pPr>
              <w:spacing w:line="240" w:lineRule="exact"/>
              <w:ind w:left="180" w:hanging="180"/>
              <w:rPr>
                <w:rFonts w:ascii="CordiaUPC" w:eastAsia="Times New Roman" w:hAnsi="CordiaUPC" w:cs="CordiaUPC"/>
                <w:sz w:val="26"/>
                <w:szCs w:val="26"/>
                <w:cs/>
                <w:lang w:bidi="th-TH"/>
              </w:rPr>
            </w:pPr>
          </w:p>
        </w:tc>
        <w:tc>
          <w:tcPr>
            <w:tcW w:w="4500" w:type="dxa"/>
            <w:gridSpan w:val="7"/>
          </w:tcPr>
          <w:p w14:paraId="016A0B80" w14:textId="77777777" w:rsidR="00CA7404" w:rsidRPr="00CA7404" w:rsidRDefault="00CA7404" w:rsidP="00CA7404">
            <w:pPr>
              <w:spacing w:line="240" w:lineRule="exact"/>
              <w:ind w:left="-79" w:right="-79"/>
              <w:jc w:val="center"/>
              <w:rPr>
                <w:rFonts w:ascii="CordiaUPC" w:eastAsia="Times New Roman" w:hAnsi="CordiaUPC" w:cs="CordiaUPC"/>
                <w:i/>
                <w:iCs/>
                <w:sz w:val="26"/>
                <w:szCs w:val="26"/>
              </w:rPr>
            </w:pPr>
          </w:p>
        </w:tc>
      </w:tr>
      <w:tr w:rsidR="00CA7404" w:rsidRPr="00CA7404" w14:paraId="50CD1567" w14:textId="77777777" w:rsidTr="00CA7404">
        <w:trPr>
          <w:cantSplit/>
        </w:trPr>
        <w:tc>
          <w:tcPr>
            <w:tcW w:w="4950" w:type="dxa"/>
          </w:tcPr>
          <w:p w14:paraId="4ECAAEC2" w14:textId="77777777" w:rsidR="00CA7404" w:rsidRPr="00CA7404" w:rsidRDefault="00CA7404" w:rsidP="00CA7404">
            <w:pPr>
              <w:spacing w:line="240" w:lineRule="exact"/>
              <w:ind w:right="-108"/>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Profit for the periods attributable to</w:t>
            </w:r>
          </w:p>
          <w:p w14:paraId="509F1EDE" w14:textId="77777777" w:rsidR="00CA7404" w:rsidRPr="00CA7404" w:rsidRDefault="00CA7404" w:rsidP="00CA7404">
            <w:pPr>
              <w:spacing w:line="240" w:lineRule="exact"/>
              <w:ind w:left="180" w:hanging="180"/>
              <w:rPr>
                <w:rFonts w:ascii="CordiaUPC" w:eastAsia="Times New Roman" w:hAnsi="CordiaUPC" w:cs="CordiaUPC"/>
                <w:sz w:val="26"/>
                <w:szCs w:val="26"/>
              </w:rPr>
            </w:pPr>
            <w:r w:rsidRPr="00CA7404">
              <w:rPr>
                <w:rFonts w:ascii="CordiaUPC" w:eastAsia="Times New Roman" w:hAnsi="CordiaUPC" w:cs="CordiaUPC" w:hint="cs"/>
                <w:color w:val="000000"/>
                <w:sz w:val="26"/>
                <w:szCs w:val="26"/>
                <w:lang w:val="en-US" w:bidi="th-TH"/>
              </w:rPr>
              <w:t xml:space="preserve">   equity holders</w:t>
            </w:r>
            <w:r w:rsidRPr="00CA7404">
              <w:rPr>
                <w:rFonts w:ascii="CordiaUPC" w:eastAsia="Times New Roman" w:hAnsi="CordiaUPC" w:cs="CordiaUPC" w:hint="cs"/>
                <w:color w:val="000000"/>
                <w:sz w:val="26"/>
                <w:szCs w:val="26"/>
                <w:lang w:bidi="th-TH"/>
              </w:rPr>
              <w:t xml:space="preserve"> of the Bank </w:t>
            </w:r>
            <w:r w:rsidRPr="00CA7404">
              <w:rPr>
                <w:rFonts w:ascii="CordiaUPC" w:eastAsia="Times New Roman" w:hAnsi="CordiaUPC" w:cs="CordiaUPC" w:hint="cs"/>
                <w:i/>
                <w:iCs/>
                <w:color w:val="000000"/>
                <w:sz w:val="26"/>
                <w:szCs w:val="26"/>
                <w:lang w:bidi="th-TH"/>
              </w:rPr>
              <w:t xml:space="preserve">(in </w:t>
            </w:r>
            <w:r w:rsidRPr="00CA740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0370150D" w14:textId="266067BE" w:rsidR="00CA7404" w:rsidRPr="00CA7404" w:rsidRDefault="000773B0" w:rsidP="00CA7404">
            <w:pPr>
              <w:tabs>
                <w:tab w:val="decimal" w:pos="820"/>
              </w:tabs>
              <w:spacing w:line="240" w:lineRule="exact"/>
              <w:rPr>
                <w:rFonts w:ascii="CordiaUPC" w:eastAsia="Times New Roman" w:hAnsi="CordiaUPC" w:cs="CordiaUPC"/>
                <w:sz w:val="26"/>
                <w:szCs w:val="26"/>
              </w:rPr>
            </w:pPr>
            <w:r>
              <w:rPr>
                <w:rFonts w:ascii="CordiaUPC" w:eastAsia="Times New Roman" w:hAnsi="CordiaUPC" w:cs="CordiaUPC"/>
                <w:sz w:val="26"/>
                <w:szCs w:val="26"/>
              </w:rPr>
              <w:t>2,534</w:t>
            </w:r>
          </w:p>
        </w:tc>
        <w:tc>
          <w:tcPr>
            <w:tcW w:w="180" w:type="dxa"/>
            <w:vAlign w:val="bottom"/>
          </w:tcPr>
          <w:p w14:paraId="7DE4447F" w14:textId="77777777" w:rsidR="00CA7404" w:rsidRPr="00CA7404" w:rsidRDefault="00CA7404" w:rsidP="00CA7404">
            <w:pPr>
              <w:tabs>
                <w:tab w:val="decimal" w:pos="820"/>
                <w:tab w:val="decimal" w:pos="1901"/>
              </w:tabs>
              <w:spacing w:line="240" w:lineRule="exact"/>
              <w:rPr>
                <w:rFonts w:ascii="CordiaUPC" w:eastAsia="Times New Roman" w:hAnsi="CordiaUPC" w:cs="CordiaUPC"/>
                <w:b/>
                <w:bCs/>
                <w:sz w:val="26"/>
                <w:szCs w:val="26"/>
              </w:rPr>
            </w:pPr>
          </w:p>
        </w:tc>
        <w:tc>
          <w:tcPr>
            <w:tcW w:w="990" w:type="dxa"/>
            <w:tcBorders>
              <w:bottom w:val="double" w:sz="4" w:space="0" w:color="auto"/>
            </w:tcBorders>
            <w:vAlign w:val="bottom"/>
          </w:tcPr>
          <w:p w14:paraId="3924C5DB" w14:textId="51CD41FA" w:rsidR="00CA7404" w:rsidRPr="00CA7404" w:rsidRDefault="00CA7404" w:rsidP="00CA7404">
            <w:pPr>
              <w:tabs>
                <w:tab w:val="decimal" w:pos="820"/>
              </w:tabs>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rPr>
              <w:t>3,095</w:t>
            </w:r>
          </w:p>
        </w:tc>
        <w:tc>
          <w:tcPr>
            <w:tcW w:w="180" w:type="dxa"/>
            <w:vAlign w:val="bottom"/>
          </w:tcPr>
          <w:p w14:paraId="52C73701" w14:textId="77777777" w:rsidR="00CA7404" w:rsidRPr="00CA7404" w:rsidRDefault="00CA7404" w:rsidP="00CA7404">
            <w:pPr>
              <w:tabs>
                <w:tab w:val="decimal" w:pos="820"/>
              </w:tabs>
              <w:spacing w:line="240" w:lineRule="exact"/>
              <w:rPr>
                <w:rFonts w:ascii="CordiaUPC" w:eastAsia="Times New Roman" w:hAnsi="CordiaUPC" w:cs="CordiaUPC"/>
                <w:sz w:val="26"/>
                <w:szCs w:val="26"/>
              </w:rPr>
            </w:pPr>
          </w:p>
        </w:tc>
        <w:tc>
          <w:tcPr>
            <w:tcW w:w="990" w:type="dxa"/>
            <w:tcBorders>
              <w:bottom w:val="double" w:sz="4" w:space="0" w:color="auto"/>
            </w:tcBorders>
            <w:vAlign w:val="bottom"/>
          </w:tcPr>
          <w:p w14:paraId="3F95F00A" w14:textId="436A3A6D" w:rsidR="00CA7404" w:rsidRPr="00CA7404" w:rsidRDefault="000773B0" w:rsidP="00CA7404">
            <w:pPr>
              <w:tabs>
                <w:tab w:val="decimal" w:pos="820"/>
              </w:tabs>
              <w:spacing w:line="240" w:lineRule="exact"/>
              <w:rPr>
                <w:rFonts w:ascii="CordiaUPC" w:eastAsia="Times New Roman" w:hAnsi="CordiaUPC" w:cs="CordiaUPC"/>
                <w:sz w:val="26"/>
                <w:szCs w:val="26"/>
              </w:rPr>
            </w:pPr>
            <w:r>
              <w:rPr>
                <w:rFonts w:ascii="CordiaUPC" w:eastAsia="Times New Roman" w:hAnsi="CordiaUPC" w:cs="CordiaUPC"/>
                <w:sz w:val="26"/>
                <w:szCs w:val="26"/>
              </w:rPr>
              <w:t>1,724</w:t>
            </w:r>
          </w:p>
        </w:tc>
        <w:tc>
          <w:tcPr>
            <w:tcW w:w="180" w:type="dxa"/>
            <w:vAlign w:val="bottom"/>
          </w:tcPr>
          <w:p w14:paraId="76267ED4" w14:textId="77777777" w:rsidR="00CA7404" w:rsidRPr="00CA7404" w:rsidRDefault="00CA7404" w:rsidP="00CA7404">
            <w:pPr>
              <w:tabs>
                <w:tab w:val="decimal" w:pos="820"/>
              </w:tabs>
              <w:spacing w:line="240" w:lineRule="exact"/>
              <w:rPr>
                <w:rFonts w:ascii="CordiaUPC" w:eastAsia="Times New Roman" w:hAnsi="CordiaUPC" w:cs="CordiaUPC"/>
                <w:sz w:val="26"/>
                <w:szCs w:val="26"/>
              </w:rPr>
            </w:pPr>
          </w:p>
        </w:tc>
        <w:tc>
          <w:tcPr>
            <w:tcW w:w="990" w:type="dxa"/>
            <w:tcBorders>
              <w:bottom w:val="double" w:sz="4" w:space="0" w:color="auto"/>
            </w:tcBorders>
            <w:vAlign w:val="bottom"/>
          </w:tcPr>
          <w:p w14:paraId="3DDC8AFE" w14:textId="0B6797F3" w:rsidR="00CA7404" w:rsidRPr="00CA7404" w:rsidRDefault="00CA7404" w:rsidP="00CA7404">
            <w:pPr>
              <w:tabs>
                <w:tab w:val="decimal" w:pos="820"/>
              </w:tabs>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rPr>
              <w:t>784</w:t>
            </w:r>
          </w:p>
        </w:tc>
      </w:tr>
      <w:tr w:rsidR="00CA7404" w:rsidRPr="00CA7404" w14:paraId="0C53E67F" w14:textId="77777777" w:rsidTr="00CA7404">
        <w:trPr>
          <w:cantSplit/>
        </w:trPr>
        <w:tc>
          <w:tcPr>
            <w:tcW w:w="4950" w:type="dxa"/>
          </w:tcPr>
          <w:p w14:paraId="66BAF62B" w14:textId="77777777" w:rsidR="00CA7404" w:rsidRPr="00CA7404" w:rsidRDefault="00CA7404" w:rsidP="00CA7404">
            <w:pPr>
              <w:spacing w:line="240" w:lineRule="exact"/>
              <w:rPr>
                <w:rFonts w:ascii="CordiaUPC" w:eastAsia="Times New Roman" w:hAnsi="CordiaUPC" w:cs="CordiaUPC"/>
                <w:i/>
                <w:iCs/>
                <w:sz w:val="26"/>
                <w:szCs w:val="26"/>
              </w:rPr>
            </w:pPr>
            <w:r w:rsidRPr="00CA7404">
              <w:rPr>
                <w:rFonts w:ascii="CordiaUPC" w:eastAsia="Times New Roman" w:hAnsi="CordiaUPC" w:cs="CordiaUPC" w:hint="cs"/>
                <w:sz w:val="26"/>
                <w:szCs w:val="26"/>
              </w:rPr>
              <w:t xml:space="preserve">Weighted average number of ordinary shares </w:t>
            </w:r>
          </w:p>
          <w:p w14:paraId="2D82C316" w14:textId="77777777" w:rsidR="00CA7404" w:rsidRPr="00CA7404" w:rsidRDefault="00CA7404" w:rsidP="00CA7404">
            <w:pPr>
              <w:spacing w:line="240" w:lineRule="exact"/>
              <w:rPr>
                <w:rFonts w:ascii="CordiaUPC" w:eastAsia="Times New Roman" w:hAnsi="CordiaUPC" w:cs="CordiaUPC"/>
                <w:i/>
                <w:iCs/>
                <w:sz w:val="26"/>
                <w:szCs w:val="26"/>
              </w:rPr>
            </w:pPr>
            <w:r w:rsidRPr="00CA7404">
              <w:rPr>
                <w:rFonts w:ascii="CordiaUPC" w:eastAsia="Times New Roman" w:hAnsi="CordiaUPC" w:cs="CordiaUPC" w:hint="cs"/>
                <w:i/>
                <w:iCs/>
                <w:sz w:val="26"/>
                <w:szCs w:val="26"/>
              </w:rPr>
              <w:t xml:space="preserve">   </w:t>
            </w:r>
            <w:r w:rsidRPr="00CA7404">
              <w:rPr>
                <w:rFonts w:ascii="CordiaUPC" w:eastAsia="Times New Roman" w:hAnsi="CordiaUPC" w:cs="CordiaUPC" w:hint="cs"/>
                <w:sz w:val="26"/>
                <w:szCs w:val="26"/>
              </w:rPr>
              <w:t>outstanding</w:t>
            </w:r>
            <w:r w:rsidRPr="00CA7404">
              <w:rPr>
                <w:rFonts w:ascii="CordiaUPC" w:eastAsia="Times New Roman"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0C82F950" w14:textId="0D6CC79D" w:rsidR="00CA7404" w:rsidRPr="00CA7404" w:rsidRDefault="000773B0" w:rsidP="00CA7404">
            <w:pPr>
              <w:tabs>
                <w:tab w:val="decimal" w:pos="820"/>
              </w:tabs>
              <w:spacing w:line="240" w:lineRule="exact"/>
              <w:rPr>
                <w:rFonts w:ascii="CordiaUPC" w:eastAsia="Times New Roman" w:hAnsi="CordiaUPC" w:cs="CordiaUPC"/>
                <w:sz w:val="26"/>
                <w:szCs w:val="26"/>
              </w:rPr>
            </w:pPr>
            <w:r>
              <w:rPr>
                <w:rFonts w:ascii="CordiaUPC" w:eastAsia="Times New Roman" w:hAnsi="CordiaUPC" w:cs="CordiaUPC"/>
                <w:sz w:val="26"/>
                <w:szCs w:val="26"/>
              </w:rPr>
              <w:t>96,409</w:t>
            </w:r>
          </w:p>
        </w:tc>
        <w:tc>
          <w:tcPr>
            <w:tcW w:w="180" w:type="dxa"/>
            <w:vAlign w:val="bottom"/>
          </w:tcPr>
          <w:p w14:paraId="17A32F22" w14:textId="77777777" w:rsidR="00CA7404" w:rsidRPr="00CA7404" w:rsidRDefault="00CA7404" w:rsidP="00CA7404">
            <w:pPr>
              <w:tabs>
                <w:tab w:val="decimal" w:pos="820"/>
                <w:tab w:val="decimal" w:pos="1901"/>
              </w:tabs>
              <w:spacing w:line="240" w:lineRule="exact"/>
              <w:rPr>
                <w:rFonts w:ascii="CordiaUPC" w:eastAsia="Times New Roman" w:hAnsi="CordiaUPC" w:cs="CordiaUPC"/>
                <w:b/>
                <w:bCs/>
                <w:sz w:val="26"/>
                <w:szCs w:val="26"/>
              </w:rPr>
            </w:pPr>
          </w:p>
        </w:tc>
        <w:tc>
          <w:tcPr>
            <w:tcW w:w="990" w:type="dxa"/>
            <w:tcBorders>
              <w:top w:val="single" w:sz="4" w:space="0" w:color="auto"/>
              <w:bottom w:val="double" w:sz="4" w:space="0" w:color="auto"/>
            </w:tcBorders>
            <w:vAlign w:val="bottom"/>
          </w:tcPr>
          <w:p w14:paraId="6A53E040" w14:textId="34EE2F87" w:rsidR="00CA7404" w:rsidRPr="00CA7404" w:rsidRDefault="00CA7404" w:rsidP="00CA7404">
            <w:pPr>
              <w:tabs>
                <w:tab w:val="decimal" w:pos="820"/>
              </w:tabs>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rPr>
              <w:t>96,359</w:t>
            </w:r>
          </w:p>
        </w:tc>
        <w:tc>
          <w:tcPr>
            <w:tcW w:w="180" w:type="dxa"/>
            <w:vAlign w:val="bottom"/>
          </w:tcPr>
          <w:p w14:paraId="2ECEDA3B" w14:textId="77777777" w:rsidR="00CA7404" w:rsidRPr="00CA7404" w:rsidRDefault="00CA7404" w:rsidP="00CA7404">
            <w:pPr>
              <w:tabs>
                <w:tab w:val="decimal" w:pos="820"/>
              </w:tabs>
              <w:spacing w:line="240" w:lineRule="exact"/>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5096E140" w14:textId="450E8948" w:rsidR="00CA7404" w:rsidRPr="00CA7404" w:rsidRDefault="000773B0" w:rsidP="00CA7404">
            <w:pPr>
              <w:tabs>
                <w:tab w:val="decimal" w:pos="820"/>
              </w:tabs>
              <w:spacing w:line="240" w:lineRule="exact"/>
              <w:rPr>
                <w:rFonts w:ascii="CordiaUPC" w:eastAsia="Times New Roman" w:hAnsi="CordiaUPC" w:cs="CordiaUPC"/>
                <w:sz w:val="26"/>
                <w:szCs w:val="26"/>
              </w:rPr>
            </w:pPr>
            <w:r>
              <w:rPr>
                <w:rFonts w:ascii="CordiaUPC" w:eastAsia="Times New Roman" w:hAnsi="CordiaUPC" w:cs="CordiaUPC"/>
                <w:sz w:val="26"/>
                <w:szCs w:val="26"/>
              </w:rPr>
              <w:t>96,409</w:t>
            </w:r>
          </w:p>
        </w:tc>
        <w:tc>
          <w:tcPr>
            <w:tcW w:w="180" w:type="dxa"/>
            <w:vAlign w:val="bottom"/>
          </w:tcPr>
          <w:p w14:paraId="474C2998" w14:textId="77777777" w:rsidR="00CA7404" w:rsidRPr="00CA7404" w:rsidRDefault="00CA7404" w:rsidP="00CA7404">
            <w:pPr>
              <w:tabs>
                <w:tab w:val="decimal" w:pos="820"/>
              </w:tabs>
              <w:spacing w:line="240" w:lineRule="exact"/>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4FE481C9" w14:textId="5CC4056F" w:rsidR="00CA7404" w:rsidRPr="00CA7404" w:rsidRDefault="00CA7404" w:rsidP="00CA7404">
            <w:pPr>
              <w:tabs>
                <w:tab w:val="decimal" w:pos="820"/>
              </w:tabs>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rPr>
              <w:t>96,359</w:t>
            </w:r>
          </w:p>
        </w:tc>
      </w:tr>
      <w:tr w:rsidR="00CA7404" w:rsidRPr="00CA7404" w14:paraId="2417B2B7" w14:textId="77777777" w:rsidTr="00CA7404">
        <w:trPr>
          <w:cantSplit/>
        </w:trPr>
        <w:tc>
          <w:tcPr>
            <w:tcW w:w="4950" w:type="dxa"/>
          </w:tcPr>
          <w:p w14:paraId="09BE4DE3" w14:textId="77777777" w:rsidR="00CA7404" w:rsidRPr="00CA7404" w:rsidRDefault="00CA7404" w:rsidP="00CA7404">
            <w:pPr>
              <w:spacing w:line="240" w:lineRule="exact"/>
              <w:rPr>
                <w:rFonts w:ascii="CordiaUPC" w:eastAsia="Times New Roman" w:hAnsi="CordiaUPC" w:cs="CordiaUPC"/>
                <w:b/>
                <w:bCs/>
                <w:sz w:val="26"/>
                <w:szCs w:val="26"/>
                <w:cs/>
                <w:lang w:bidi="th-TH"/>
              </w:rPr>
            </w:pPr>
          </w:p>
        </w:tc>
        <w:tc>
          <w:tcPr>
            <w:tcW w:w="990" w:type="dxa"/>
            <w:tcBorders>
              <w:top w:val="single" w:sz="4" w:space="0" w:color="auto"/>
            </w:tcBorders>
            <w:vAlign w:val="bottom"/>
          </w:tcPr>
          <w:p w14:paraId="64BEB655"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180" w:type="dxa"/>
            <w:vAlign w:val="bottom"/>
          </w:tcPr>
          <w:p w14:paraId="0365D5EA" w14:textId="77777777" w:rsidR="00CA7404" w:rsidRPr="00CA7404" w:rsidRDefault="00CA7404" w:rsidP="00CA7404">
            <w:pPr>
              <w:tabs>
                <w:tab w:val="decimal" w:pos="1901"/>
              </w:tabs>
              <w:spacing w:line="240" w:lineRule="exact"/>
              <w:rPr>
                <w:rFonts w:ascii="CordiaUPC" w:eastAsia="Times New Roman" w:hAnsi="CordiaUPC" w:cs="CordiaUPC"/>
                <w:b/>
                <w:bCs/>
                <w:sz w:val="26"/>
                <w:szCs w:val="26"/>
              </w:rPr>
            </w:pPr>
          </w:p>
        </w:tc>
        <w:tc>
          <w:tcPr>
            <w:tcW w:w="990" w:type="dxa"/>
            <w:tcBorders>
              <w:top w:val="single" w:sz="4" w:space="0" w:color="auto"/>
            </w:tcBorders>
            <w:vAlign w:val="bottom"/>
          </w:tcPr>
          <w:p w14:paraId="74CC2F39"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180" w:type="dxa"/>
            <w:vAlign w:val="bottom"/>
          </w:tcPr>
          <w:p w14:paraId="583C86E8"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25104D05"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180" w:type="dxa"/>
            <w:vAlign w:val="bottom"/>
          </w:tcPr>
          <w:p w14:paraId="7D679161"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09412AE8" w14:textId="77777777" w:rsidR="00CA7404" w:rsidRPr="00CA7404" w:rsidRDefault="00CA7404" w:rsidP="00CA7404">
            <w:pPr>
              <w:spacing w:line="240" w:lineRule="exact"/>
              <w:jc w:val="right"/>
              <w:rPr>
                <w:rFonts w:ascii="CordiaUPC" w:eastAsia="Times New Roman" w:hAnsi="CordiaUPC" w:cs="CordiaUPC"/>
                <w:sz w:val="26"/>
                <w:szCs w:val="26"/>
              </w:rPr>
            </w:pPr>
          </w:p>
        </w:tc>
      </w:tr>
      <w:tr w:rsidR="00CA7404" w:rsidRPr="00CA7404" w14:paraId="382023B7" w14:textId="77777777" w:rsidTr="00CA7404">
        <w:trPr>
          <w:cantSplit/>
        </w:trPr>
        <w:tc>
          <w:tcPr>
            <w:tcW w:w="4950" w:type="dxa"/>
          </w:tcPr>
          <w:p w14:paraId="3C2FE54E" w14:textId="77777777" w:rsidR="00CA7404" w:rsidRPr="00CA7404" w:rsidRDefault="00CA7404" w:rsidP="00CA7404">
            <w:pPr>
              <w:spacing w:line="240" w:lineRule="exact"/>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Basic earnings per share </w:t>
            </w:r>
            <w:r w:rsidRPr="00CA7404">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147CBE7A" w14:textId="5F95032E" w:rsidR="00CA7404" w:rsidRPr="00CA7404" w:rsidRDefault="000773B0" w:rsidP="00CA7404">
            <w:pPr>
              <w:spacing w:line="240" w:lineRule="exact"/>
              <w:jc w:val="right"/>
              <w:rPr>
                <w:rFonts w:ascii="CordiaUPC" w:eastAsia="Times New Roman" w:hAnsi="CordiaUPC" w:cs="CordiaUPC"/>
                <w:b/>
                <w:bCs/>
                <w:sz w:val="26"/>
                <w:szCs w:val="26"/>
              </w:rPr>
            </w:pPr>
            <w:r>
              <w:rPr>
                <w:rFonts w:ascii="CordiaUPC" w:eastAsia="Times New Roman" w:hAnsi="CordiaUPC" w:cs="CordiaUPC"/>
                <w:b/>
                <w:bCs/>
                <w:sz w:val="26"/>
                <w:szCs w:val="26"/>
              </w:rPr>
              <w:t>0.0263</w:t>
            </w:r>
          </w:p>
        </w:tc>
        <w:tc>
          <w:tcPr>
            <w:tcW w:w="180" w:type="dxa"/>
            <w:vAlign w:val="bottom"/>
          </w:tcPr>
          <w:p w14:paraId="10A3F955" w14:textId="77777777" w:rsidR="00CA7404" w:rsidRPr="00CA7404" w:rsidRDefault="00CA7404" w:rsidP="00CA7404">
            <w:pPr>
              <w:tabs>
                <w:tab w:val="decimal" w:pos="1901"/>
              </w:tabs>
              <w:spacing w:line="240" w:lineRule="exact"/>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7DA0EF64" w14:textId="54F29C87" w:rsidR="00CA7404" w:rsidRPr="00CA7404" w:rsidRDefault="00CA7404" w:rsidP="00CA7404">
            <w:pPr>
              <w:spacing w:line="240" w:lineRule="exact"/>
              <w:jc w:val="right"/>
              <w:rPr>
                <w:rFonts w:ascii="CordiaUPC" w:eastAsia="Times New Roman" w:hAnsi="CordiaUPC" w:cs="CordiaUPC"/>
                <w:b/>
                <w:bCs/>
                <w:sz w:val="26"/>
                <w:szCs w:val="26"/>
              </w:rPr>
            </w:pPr>
            <w:r w:rsidRPr="00CA7404">
              <w:rPr>
                <w:rFonts w:ascii="CordiaUPC" w:eastAsia="Times New Roman" w:hAnsi="CordiaUPC" w:cs="CordiaUPC" w:hint="cs"/>
                <w:b/>
                <w:bCs/>
                <w:sz w:val="26"/>
                <w:szCs w:val="26"/>
              </w:rPr>
              <w:t>0.0321</w:t>
            </w:r>
          </w:p>
        </w:tc>
        <w:tc>
          <w:tcPr>
            <w:tcW w:w="180" w:type="dxa"/>
            <w:vAlign w:val="bottom"/>
          </w:tcPr>
          <w:p w14:paraId="220CD467" w14:textId="77777777" w:rsidR="00CA7404" w:rsidRPr="00CA7404" w:rsidRDefault="00CA7404" w:rsidP="00CA7404">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613D3DAC" w14:textId="1F0EE207" w:rsidR="00CA7404" w:rsidRPr="00CA7404" w:rsidRDefault="000773B0" w:rsidP="00CA7404">
            <w:pPr>
              <w:spacing w:line="240" w:lineRule="exact"/>
              <w:jc w:val="right"/>
              <w:rPr>
                <w:rFonts w:ascii="CordiaUPC" w:eastAsia="Times New Roman" w:hAnsi="CordiaUPC" w:cs="CordiaUPC"/>
                <w:b/>
                <w:bCs/>
                <w:sz w:val="26"/>
                <w:szCs w:val="26"/>
              </w:rPr>
            </w:pPr>
            <w:r>
              <w:rPr>
                <w:rFonts w:ascii="CordiaUPC" w:eastAsia="Times New Roman" w:hAnsi="CordiaUPC" w:cs="CordiaUPC"/>
                <w:b/>
                <w:bCs/>
                <w:sz w:val="26"/>
                <w:szCs w:val="26"/>
              </w:rPr>
              <w:t>0.0179</w:t>
            </w:r>
          </w:p>
        </w:tc>
        <w:tc>
          <w:tcPr>
            <w:tcW w:w="180" w:type="dxa"/>
            <w:vAlign w:val="bottom"/>
          </w:tcPr>
          <w:p w14:paraId="0573C98D" w14:textId="77777777" w:rsidR="00CA7404" w:rsidRPr="00CA7404" w:rsidRDefault="00CA7404" w:rsidP="00CA7404">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4607E670" w14:textId="1DB5F6D6" w:rsidR="00CA7404" w:rsidRPr="00CA7404" w:rsidRDefault="00CA7404" w:rsidP="00CA7404">
            <w:pPr>
              <w:spacing w:line="240" w:lineRule="exact"/>
              <w:jc w:val="right"/>
              <w:rPr>
                <w:rFonts w:ascii="CordiaUPC" w:eastAsia="Times New Roman" w:hAnsi="CordiaUPC" w:cs="CordiaUPC"/>
                <w:b/>
                <w:bCs/>
                <w:sz w:val="26"/>
                <w:szCs w:val="26"/>
              </w:rPr>
            </w:pPr>
            <w:r w:rsidRPr="00CA7404">
              <w:rPr>
                <w:rFonts w:ascii="CordiaUPC" w:eastAsia="Times New Roman" w:hAnsi="CordiaUPC" w:cs="CordiaUPC" w:hint="cs"/>
                <w:b/>
                <w:bCs/>
                <w:sz w:val="26"/>
                <w:szCs w:val="26"/>
              </w:rPr>
              <w:t>0.0081</w:t>
            </w:r>
          </w:p>
        </w:tc>
      </w:tr>
    </w:tbl>
    <w:p w14:paraId="78F44FBB" w14:textId="77777777" w:rsidR="005A0C4A" w:rsidRPr="00CA7404" w:rsidRDefault="005A0C4A" w:rsidP="00CA7404">
      <w:pPr>
        <w:tabs>
          <w:tab w:val="left" w:pos="540"/>
          <w:tab w:val="left" w:pos="9360"/>
        </w:tabs>
        <w:spacing w:line="240" w:lineRule="exact"/>
        <w:ind w:left="547" w:right="389"/>
        <w:jc w:val="thaiDistribute"/>
        <w:rPr>
          <w:rFonts w:ascii="CordiaUPC" w:eastAsia="Times New Roman" w:hAnsi="CordiaUPC" w:cs="CordiaUPC"/>
          <w:sz w:val="26"/>
          <w:szCs w:val="26"/>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4939"/>
        <w:gridCol w:w="990"/>
        <w:gridCol w:w="180"/>
        <w:gridCol w:w="990"/>
        <w:gridCol w:w="180"/>
        <w:gridCol w:w="990"/>
        <w:gridCol w:w="180"/>
        <w:gridCol w:w="990"/>
      </w:tblGrid>
      <w:tr w:rsidR="00CA7404" w:rsidRPr="00CA7404" w14:paraId="61AC1B17" w14:textId="77777777" w:rsidTr="00CA7404">
        <w:trPr>
          <w:cantSplit/>
        </w:trPr>
        <w:tc>
          <w:tcPr>
            <w:tcW w:w="4939" w:type="dxa"/>
          </w:tcPr>
          <w:p w14:paraId="599E9691" w14:textId="77777777" w:rsidR="00CA7404" w:rsidRPr="00CA7404" w:rsidRDefault="00CA7404" w:rsidP="00CA7404">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34031391" w14:textId="77777777" w:rsidR="00CA7404" w:rsidRPr="00CA7404" w:rsidRDefault="00CA7404" w:rsidP="00CA7404">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Consolidated </w:t>
            </w:r>
          </w:p>
        </w:tc>
        <w:tc>
          <w:tcPr>
            <w:tcW w:w="180" w:type="dxa"/>
            <w:vAlign w:val="bottom"/>
          </w:tcPr>
          <w:p w14:paraId="751261D0" w14:textId="77777777" w:rsidR="00CA7404" w:rsidRPr="00CA7404" w:rsidRDefault="00CA7404" w:rsidP="00CA7404">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5D3F54FB" w14:textId="77777777" w:rsidR="00CA7404" w:rsidRPr="00CA7404" w:rsidRDefault="00CA7404" w:rsidP="00CA7404">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Bank only</w:t>
            </w:r>
          </w:p>
        </w:tc>
      </w:tr>
      <w:tr w:rsidR="00CA7404" w:rsidRPr="00CA7404" w14:paraId="535F5215" w14:textId="77777777" w:rsidTr="00CA7404">
        <w:trPr>
          <w:cantSplit/>
          <w:trHeight w:val="119"/>
        </w:trPr>
        <w:tc>
          <w:tcPr>
            <w:tcW w:w="4939" w:type="dxa"/>
          </w:tcPr>
          <w:p w14:paraId="22982F81" w14:textId="7174AE90" w:rsidR="00CA7404" w:rsidRPr="00CA7404" w:rsidRDefault="009268F1" w:rsidP="00CA7404">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s</w:t>
            </w:r>
            <w:r w:rsidR="00CA7404" w:rsidRPr="00CA7404">
              <w:rPr>
                <w:rFonts w:ascii="CordiaUPC" w:eastAsia="Times New Roman" w:hAnsi="CordiaUPC" w:cs="CordiaUPC" w:hint="cs"/>
                <w:b/>
                <w:bCs/>
                <w:i/>
                <w:iCs/>
                <w:sz w:val="26"/>
                <w:szCs w:val="26"/>
                <w:lang w:val="en-US"/>
              </w:rPr>
              <w:t>ix-month periods ended 30 June</w:t>
            </w:r>
          </w:p>
        </w:tc>
        <w:tc>
          <w:tcPr>
            <w:tcW w:w="990" w:type="dxa"/>
            <w:vAlign w:val="bottom"/>
          </w:tcPr>
          <w:p w14:paraId="43631BCA" w14:textId="19DAF057" w:rsidR="00CA7404" w:rsidRPr="00CA7404" w:rsidRDefault="00CA7404" w:rsidP="00CA7404">
            <w:pPr>
              <w:spacing w:line="240" w:lineRule="exact"/>
              <w:jc w:val="center"/>
              <w:rPr>
                <w:rFonts w:ascii="CordiaUPC" w:eastAsia="Times New Roman" w:hAnsi="CordiaUPC" w:cs="CordiaUPC"/>
                <w:bCs/>
                <w:sz w:val="26"/>
                <w:szCs w:val="26"/>
                <w:lang w:val="en-US" w:bidi="th-TH"/>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vAlign w:val="bottom"/>
          </w:tcPr>
          <w:p w14:paraId="4C2DE980"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990" w:type="dxa"/>
            <w:vAlign w:val="bottom"/>
          </w:tcPr>
          <w:p w14:paraId="1863BA87" w14:textId="46FDFFBF" w:rsidR="00CA7404" w:rsidRPr="00CA7404" w:rsidRDefault="00CA7404" w:rsidP="00CA7404">
            <w:pPr>
              <w:spacing w:line="240" w:lineRule="exact"/>
              <w:jc w:val="center"/>
              <w:rPr>
                <w:rFonts w:ascii="CordiaUPC" w:eastAsia="Times New Roman" w:hAnsi="CordiaUPC" w:cs="CordiaUPC"/>
                <w:bCs/>
                <w:sz w:val="26"/>
                <w:szCs w:val="26"/>
                <w:cs/>
                <w:lang w:bidi="th-TH"/>
              </w:rPr>
            </w:pPr>
            <w:r w:rsidRPr="00CA7404">
              <w:rPr>
                <w:rFonts w:ascii="CordiaUPC" w:eastAsia="Times New Roman" w:hAnsi="CordiaUPC" w:cs="CordiaUPC" w:hint="cs"/>
                <w:bCs/>
                <w:sz w:val="26"/>
                <w:szCs w:val="26"/>
                <w:lang w:bidi="th-TH"/>
              </w:rPr>
              <w:t>20</w:t>
            </w:r>
            <w:r>
              <w:rPr>
                <w:rFonts w:ascii="CordiaUPC" w:eastAsia="Times New Roman" w:hAnsi="CordiaUPC" w:cs="CordiaUPC"/>
                <w:bCs/>
                <w:sz w:val="26"/>
                <w:szCs w:val="26"/>
                <w:lang w:bidi="th-TH"/>
              </w:rPr>
              <w:t>20</w:t>
            </w:r>
          </w:p>
        </w:tc>
        <w:tc>
          <w:tcPr>
            <w:tcW w:w="180" w:type="dxa"/>
            <w:vAlign w:val="bottom"/>
          </w:tcPr>
          <w:p w14:paraId="44F79D84" w14:textId="77777777" w:rsidR="00CA7404" w:rsidRPr="00CA7404" w:rsidRDefault="00CA7404" w:rsidP="00CA7404">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6A62ADF0" w14:textId="26311EB5" w:rsidR="00CA7404" w:rsidRPr="00CA7404" w:rsidRDefault="00CA7404" w:rsidP="00CA7404">
            <w:pPr>
              <w:spacing w:line="240" w:lineRule="exact"/>
              <w:jc w:val="center"/>
              <w:rPr>
                <w:rFonts w:ascii="CordiaUPC" w:eastAsia="Times New Roman" w:hAnsi="CordiaUPC" w:cs="CordiaUPC"/>
                <w:bCs/>
                <w:sz w:val="26"/>
                <w:szCs w:val="26"/>
                <w:lang w:val="en-US" w:bidi="th-TH"/>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vAlign w:val="bottom"/>
          </w:tcPr>
          <w:p w14:paraId="66B7B9FC"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990" w:type="dxa"/>
            <w:vAlign w:val="bottom"/>
          </w:tcPr>
          <w:p w14:paraId="3166E4AB" w14:textId="076CF1E1" w:rsidR="00CA7404" w:rsidRPr="00CA7404" w:rsidRDefault="00CA7404" w:rsidP="00CA7404">
            <w:pPr>
              <w:spacing w:line="240" w:lineRule="exact"/>
              <w:jc w:val="center"/>
              <w:rPr>
                <w:rFonts w:ascii="CordiaUPC" w:eastAsia="Times New Roman" w:hAnsi="CordiaUPC" w:cs="CordiaUPC"/>
                <w:bCs/>
                <w:sz w:val="26"/>
                <w:szCs w:val="26"/>
                <w:cs/>
                <w:lang w:bidi="th-TH"/>
              </w:rPr>
            </w:pPr>
            <w:r w:rsidRPr="00CA7404">
              <w:rPr>
                <w:rFonts w:ascii="CordiaUPC" w:eastAsia="Times New Roman" w:hAnsi="CordiaUPC" w:cs="CordiaUPC" w:hint="cs"/>
                <w:bCs/>
                <w:sz w:val="26"/>
                <w:szCs w:val="26"/>
                <w:lang w:bidi="th-TH"/>
              </w:rPr>
              <w:t>20</w:t>
            </w:r>
            <w:r>
              <w:rPr>
                <w:rFonts w:ascii="CordiaUPC" w:eastAsia="Times New Roman" w:hAnsi="CordiaUPC" w:cs="CordiaUPC"/>
                <w:bCs/>
                <w:sz w:val="26"/>
                <w:szCs w:val="26"/>
                <w:lang w:bidi="th-TH"/>
              </w:rPr>
              <w:t>20</w:t>
            </w:r>
          </w:p>
        </w:tc>
      </w:tr>
      <w:tr w:rsidR="00CA7404" w:rsidRPr="00CA7404" w14:paraId="6B192C8E" w14:textId="77777777" w:rsidTr="00CA7404">
        <w:trPr>
          <w:cantSplit/>
        </w:trPr>
        <w:tc>
          <w:tcPr>
            <w:tcW w:w="4939" w:type="dxa"/>
          </w:tcPr>
          <w:p w14:paraId="0ADCC0EE" w14:textId="77777777" w:rsidR="00CA7404" w:rsidRPr="00CA7404" w:rsidRDefault="00CA7404" w:rsidP="00CA7404">
            <w:pPr>
              <w:spacing w:line="240" w:lineRule="exact"/>
              <w:ind w:left="180" w:hanging="180"/>
              <w:rPr>
                <w:rFonts w:ascii="CordiaUPC" w:eastAsia="Times New Roman" w:hAnsi="CordiaUPC" w:cs="CordiaUPC"/>
                <w:sz w:val="26"/>
                <w:szCs w:val="26"/>
                <w:cs/>
                <w:lang w:bidi="th-TH"/>
              </w:rPr>
            </w:pPr>
          </w:p>
        </w:tc>
        <w:tc>
          <w:tcPr>
            <w:tcW w:w="4500" w:type="dxa"/>
            <w:gridSpan w:val="7"/>
          </w:tcPr>
          <w:p w14:paraId="51E22102" w14:textId="77777777" w:rsidR="00CA7404" w:rsidRPr="00CA7404" w:rsidRDefault="00CA7404" w:rsidP="00CA7404">
            <w:pPr>
              <w:spacing w:line="240" w:lineRule="exact"/>
              <w:ind w:left="-79" w:right="-79"/>
              <w:jc w:val="center"/>
              <w:rPr>
                <w:rFonts w:ascii="CordiaUPC" w:eastAsia="Times New Roman" w:hAnsi="CordiaUPC" w:cs="CordiaUPC"/>
                <w:i/>
                <w:iCs/>
                <w:sz w:val="26"/>
                <w:szCs w:val="26"/>
              </w:rPr>
            </w:pPr>
          </w:p>
        </w:tc>
      </w:tr>
      <w:tr w:rsidR="00CA7404" w:rsidRPr="00CA7404" w14:paraId="7FE558D7" w14:textId="77777777" w:rsidTr="00CA7404">
        <w:trPr>
          <w:cantSplit/>
        </w:trPr>
        <w:tc>
          <w:tcPr>
            <w:tcW w:w="4939" w:type="dxa"/>
          </w:tcPr>
          <w:p w14:paraId="3FCF33D4" w14:textId="77777777" w:rsidR="00CA7404" w:rsidRPr="00CA7404" w:rsidRDefault="00CA7404" w:rsidP="00CA7404">
            <w:pPr>
              <w:spacing w:line="240" w:lineRule="exact"/>
              <w:ind w:right="-108"/>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Profit for the periods attributable to</w:t>
            </w:r>
          </w:p>
          <w:p w14:paraId="0B0429C1" w14:textId="77777777" w:rsidR="00CA7404" w:rsidRPr="00CA7404" w:rsidRDefault="00CA7404" w:rsidP="00CA7404">
            <w:pPr>
              <w:spacing w:line="240" w:lineRule="exact"/>
              <w:ind w:left="180" w:hanging="180"/>
              <w:rPr>
                <w:rFonts w:ascii="CordiaUPC" w:eastAsia="Times New Roman" w:hAnsi="CordiaUPC" w:cs="CordiaUPC"/>
                <w:sz w:val="26"/>
                <w:szCs w:val="26"/>
              </w:rPr>
            </w:pPr>
            <w:r w:rsidRPr="00CA7404">
              <w:rPr>
                <w:rFonts w:ascii="CordiaUPC" w:eastAsia="Times New Roman" w:hAnsi="CordiaUPC" w:cs="CordiaUPC" w:hint="cs"/>
                <w:color w:val="000000"/>
                <w:sz w:val="26"/>
                <w:szCs w:val="26"/>
                <w:lang w:val="en-US" w:bidi="th-TH"/>
              </w:rPr>
              <w:t xml:space="preserve">   equity holders</w:t>
            </w:r>
            <w:r w:rsidRPr="00CA7404">
              <w:rPr>
                <w:rFonts w:ascii="CordiaUPC" w:eastAsia="Times New Roman" w:hAnsi="CordiaUPC" w:cs="CordiaUPC" w:hint="cs"/>
                <w:color w:val="000000"/>
                <w:sz w:val="26"/>
                <w:szCs w:val="26"/>
                <w:lang w:bidi="th-TH"/>
              </w:rPr>
              <w:t xml:space="preserve"> of the Bank </w:t>
            </w:r>
            <w:r w:rsidRPr="00CA7404">
              <w:rPr>
                <w:rFonts w:ascii="CordiaUPC" w:eastAsia="Times New Roman" w:hAnsi="CordiaUPC" w:cs="CordiaUPC" w:hint="cs"/>
                <w:i/>
                <w:iCs/>
                <w:color w:val="000000"/>
                <w:sz w:val="26"/>
                <w:szCs w:val="26"/>
                <w:lang w:bidi="th-TH"/>
              </w:rPr>
              <w:t xml:space="preserve">(in </w:t>
            </w:r>
            <w:r w:rsidRPr="00CA740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39C28D82" w14:textId="7E75E92A" w:rsidR="00CA7404" w:rsidRPr="00CA7404" w:rsidRDefault="000773B0" w:rsidP="00CA7404">
            <w:pPr>
              <w:tabs>
                <w:tab w:val="decimal" w:pos="830"/>
              </w:tabs>
              <w:spacing w:line="240" w:lineRule="exact"/>
              <w:ind w:right="-90"/>
              <w:rPr>
                <w:rFonts w:ascii="CordiaUPC" w:eastAsia="Times New Roman" w:hAnsi="CordiaUPC" w:cs="CordiaUPC"/>
                <w:sz w:val="26"/>
                <w:szCs w:val="26"/>
              </w:rPr>
            </w:pPr>
            <w:r>
              <w:rPr>
                <w:rFonts w:ascii="CordiaUPC" w:eastAsia="Times New Roman" w:hAnsi="CordiaUPC" w:cs="CordiaUPC"/>
                <w:sz w:val="26"/>
                <w:szCs w:val="26"/>
              </w:rPr>
              <w:t>5,316</w:t>
            </w:r>
          </w:p>
        </w:tc>
        <w:tc>
          <w:tcPr>
            <w:tcW w:w="180" w:type="dxa"/>
            <w:vAlign w:val="bottom"/>
          </w:tcPr>
          <w:p w14:paraId="77BB7722" w14:textId="77777777" w:rsidR="00CA7404" w:rsidRPr="00CA7404" w:rsidRDefault="00CA7404" w:rsidP="00CA7404">
            <w:pPr>
              <w:tabs>
                <w:tab w:val="decimal" w:pos="830"/>
                <w:tab w:val="decimal" w:pos="1901"/>
              </w:tabs>
              <w:spacing w:line="240" w:lineRule="exact"/>
              <w:ind w:right="-90"/>
              <w:rPr>
                <w:rFonts w:ascii="CordiaUPC" w:eastAsia="Times New Roman" w:hAnsi="CordiaUPC" w:cs="CordiaUPC"/>
                <w:b/>
                <w:bCs/>
                <w:sz w:val="26"/>
                <w:szCs w:val="26"/>
              </w:rPr>
            </w:pPr>
          </w:p>
        </w:tc>
        <w:tc>
          <w:tcPr>
            <w:tcW w:w="990" w:type="dxa"/>
            <w:tcBorders>
              <w:bottom w:val="double" w:sz="4" w:space="0" w:color="auto"/>
            </w:tcBorders>
            <w:vAlign w:val="bottom"/>
          </w:tcPr>
          <w:p w14:paraId="6DD65B6B" w14:textId="167F31EE" w:rsidR="00CA7404" w:rsidRPr="00CA7404" w:rsidRDefault="00CA7404" w:rsidP="00CA7404">
            <w:pPr>
              <w:tabs>
                <w:tab w:val="decimal" w:pos="830"/>
              </w:tabs>
              <w:spacing w:line="240" w:lineRule="exact"/>
              <w:ind w:right="-90"/>
              <w:rPr>
                <w:rFonts w:ascii="CordiaUPC" w:eastAsia="Times New Roman" w:hAnsi="CordiaUPC" w:cs="CordiaUPC"/>
                <w:sz w:val="26"/>
                <w:szCs w:val="26"/>
              </w:rPr>
            </w:pPr>
            <w:r w:rsidRPr="00CA7404">
              <w:rPr>
                <w:rFonts w:ascii="CordiaUPC" w:eastAsia="Times New Roman" w:hAnsi="CordiaUPC" w:cs="CordiaUPC" w:hint="cs"/>
                <w:sz w:val="26"/>
                <w:szCs w:val="26"/>
              </w:rPr>
              <w:t>7,258</w:t>
            </w:r>
          </w:p>
        </w:tc>
        <w:tc>
          <w:tcPr>
            <w:tcW w:w="180" w:type="dxa"/>
            <w:vAlign w:val="bottom"/>
          </w:tcPr>
          <w:p w14:paraId="537E12AD" w14:textId="77777777" w:rsidR="00CA7404" w:rsidRPr="00CA7404" w:rsidRDefault="00CA7404" w:rsidP="00CA7404">
            <w:pPr>
              <w:tabs>
                <w:tab w:val="decimal" w:pos="830"/>
              </w:tabs>
              <w:spacing w:line="240" w:lineRule="exact"/>
              <w:ind w:right="-90"/>
              <w:rPr>
                <w:rFonts w:ascii="CordiaUPC" w:eastAsia="Times New Roman" w:hAnsi="CordiaUPC" w:cs="CordiaUPC"/>
                <w:sz w:val="26"/>
                <w:szCs w:val="26"/>
              </w:rPr>
            </w:pPr>
          </w:p>
        </w:tc>
        <w:tc>
          <w:tcPr>
            <w:tcW w:w="990" w:type="dxa"/>
            <w:tcBorders>
              <w:bottom w:val="double" w:sz="4" w:space="0" w:color="auto"/>
            </w:tcBorders>
            <w:vAlign w:val="bottom"/>
          </w:tcPr>
          <w:p w14:paraId="269F6BF6" w14:textId="101595CE" w:rsidR="00CA7404" w:rsidRPr="00CA7404" w:rsidRDefault="000773B0" w:rsidP="00CA7404">
            <w:pPr>
              <w:tabs>
                <w:tab w:val="decimal" w:pos="830"/>
              </w:tabs>
              <w:spacing w:line="240" w:lineRule="exact"/>
              <w:ind w:right="-90"/>
              <w:rPr>
                <w:rFonts w:ascii="CordiaUPC" w:eastAsia="Times New Roman" w:hAnsi="CordiaUPC" w:cs="CordiaUPC"/>
                <w:sz w:val="26"/>
                <w:szCs w:val="26"/>
              </w:rPr>
            </w:pPr>
            <w:r>
              <w:rPr>
                <w:rFonts w:ascii="CordiaUPC" w:eastAsia="Times New Roman" w:hAnsi="CordiaUPC" w:cs="CordiaUPC"/>
                <w:sz w:val="26"/>
                <w:szCs w:val="26"/>
              </w:rPr>
              <w:t>2,239</w:t>
            </w:r>
          </w:p>
        </w:tc>
        <w:tc>
          <w:tcPr>
            <w:tcW w:w="180" w:type="dxa"/>
            <w:vAlign w:val="bottom"/>
          </w:tcPr>
          <w:p w14:paraId="4CFD9289" w14:textId="77777777" w:rsidR="00CA7404" w:rsidRPr="00CA7404" w:rsidRDefault="00CA7404" w:rsidP="00CA7404">
            <w:pPr>
              <w:tabs>
                <w:tab w:val="decimal" w:pos="830"/>
              </w:tabs>
              <w:spacing w:line="240" w:lineRule="exact"/>
              <w:ind w:right="-90"/>
              <w:rPr>
                <w:rFonts w:ascii="CordiaUPC" w:eastAsia="Times New Roman" w:hAnsi="CordiaUPC" w:cs="CordiaUPC"/>
                <w:sz w:val="26"/>
                <w:szCs w:val="26"/>
              </w:rPr>
            </w:pPr>
          </w:p>
        </w:tc>
        <w:tc>
          <w:tcPr>
            <w:tcW w:w="990" w:type="dxa"/>
            <w:tcBorders>
              <w:bottom w:val="double" w:sz="4" w:space="0" w:color="auto"/>
            </w:tcBorders>
            <w:vAlign w:val="bottom"/>
          </w:tcPr>
          <w:p w14:paraId="36EB6743" w14:textId="72B3B1D6" w:rsidR="00CA7404" w:rsidRPr="00CA7404" w:rsidRDefault="00CA7404" w:rsidP="00CA7404">
            <w:pPr>
              <w:tabs>
                <w:tab w:val="decimal" w:pos="830"/>
              </w:tabs>
              <w:spacing w:line="240" w:lineRule="exact"/>
              <w:ind w:right="-90"/>
              <w:rPr>
                <w:rFonts w:ascii="CordiaUPC" w:eastAsia="Times New Roman" w:hAnsi="CordiaUPC" w:cs="CordiaUPC"/>
                <w:sz w:val="26"/>
                <w:szCs w:val="26"/>
              </w:rPr>
            </w:pPr>
            <w:r w:rsidRPr="00CA7404">
              <w:rPr>
                <w:rFonts w:ascii="CordiaUPC" w:eastAsia="Times New Roman" w:hAnsi="CordiaUPC" w:cs="CordiaUPC" w:hint="cs"/>
                <w:sz w:val="26"/>
                <w:szCs w:val="26"/>
              </w:rPr>
              <w:t>22,443</w:t>
            </w:r>
          </w:p>
        </w:tc>
      </w:tr>
      <w:tr w:rsidR="00CA7404" w:rsidRPr="00CA7404" w14:paraId="3A662E4B" w14:textId="77777777" w:rsidTr="00CA7404">
        <w:trPr>
          <w:cantSplit/>
        </w:trPr>
        <w:tc>
          <w:tcPr>
            <w:tcW w:w="4939" w:type="dxa"/>
          </w:tcPr>
          <w:p w14:paraId="1C8E38B4" w14:textId="77777777" w:rsidR="00CA7404" w:rsidRPr="00CA7404" w:rsidRDefault="00CA7404" w:rsidP="00CA7404">
            <w:pPr>
              <w:spacing w:line="240" w:lineRule="exact"/>
              <w:rPr>
                <w:rFonts w:ascii="CordiaUPC" w:eastAsia="Times New Roman" w:hAnsi="CordiaUPC" w:cs="CordiaUPC"/>
                <w:i/>
                <w:iCs/>
                <w:sz w:val="26"/>
                <w:szCs w:val="26"/>
              </w:rPr>
            </w:pPr>
            <w:r w:rsidRPr="00CA7404">
              <w:rPr>
                <w:rFonts w:ascii="CordiaUPC" w:eastAsia="Times New Roman" w:hAnsi="CordiaUPC" w:cs="CordiaUPC" w:hint="cs"/>
                <w:sz w:val="26"/>
                <w:szCs w:val="26"/>
              </w:rPr>
              <w:t xml:space="preserve">Weighted average number of ordinary shares </w:t>
            </w:r>
          </w:p>
          <w:p w14:paraId="172209F7" w14:textId="77777777" w:rsidR="00CA7404" w:rsidRPr="00CA7404" w:rsidRDefault="00CA7404" w:rsidP="00CA7404">
            <w:pPr>
              <w:spacing w:line="240" w:lineRule="exact"/>
              <w:rPr>
                <w:rFonts w:ascii="CordiaUPC" w:eastAsia="Times New Roman" w:hAnsi="CordiaUPC" w:cs="CordiaUPC"/>
                <w:i/>
                <w:iCs/>
                <w:sz w:val="26"/>
                <w:szCs w:val="26"/>
              </w:rPr>
            </w:pPr>
            <w:r w:rsidRPr="00CA7404">
              <w:rPr>
                <w:rFonts w:ascii="CordiaUPC" w:eastAsia="Times New Roman" w:hAnsi="CordiaUPC" w:cs="CordiaUPC" w:hint="cs"/>
                <w:i/>
                <w:iCs/>
                <w:sz w:val="26"/>
                <w:szCs w:val="26"/>
              </w:rPr>
              <w:t xml:space="preserve">   </w:t>
            </w:r>
            <w:r w:rsidRPr="00CA7404">
              <w:rPr>
                <w:rFonts w:ascii="CordiaUPC" w:eastAsia="Times New Roman" w:hAnsi="CordiaUPC" w:cs="CordiaUPC" w:hint="cs"/>
                <w:sz w:val="26"/>
                <w:szCs w:val="26"/>
              </w:rPr>
              <w:t>outstanding</w:t>
            </w:r>
            <w:r w:rsidRPr="00CA7404">
              <w:rPr>
                <w:rFonts w:ascii="CordiaUPC" w:eastAsia="Times New Roman" w:hAnsi="CordiaUPC" w:cs="CordiaUPC" w:hint="cs"/>
                <w:i/>
                <w:iCs/>
                <w:sz w:val="26"/>
                <w:szCs w:val="26"/>
              </w:rPr>
              <w:t xml:space="preserve"> (in million shares)</w:t>
            </w:r>
          </w:p>
        </w:tc>
        <w:tc>
          <w:tcPr>
            <w:tcW w:w="990" w:type="dxa"/>
            <w:tcBorders>
              <w:top w:val="single" w:sz="4" w:space="0" w:color="auto"/>
              <w:bottom w:val="double" w:sz="4" w:space="0" w:color="auto"/>
            </w:tcBorders>
            <w:vAlign w:val="bottom"/>
          </w:tcPr>
          <w:p w14:paraId="0FE50188" w14:textId="43E428A1" w:rsidR="00CA7404" w:rsidRPr="00CA7404" w:rsidRDefault="000773B0" w:rsidP="00CA7404">
            <w:pPr>
              <w:tabs>
                <w:tab w:val="decimal" w:pos="830"/>
              </w:tabs>
              <w:spacing w:line="240" w:lineRule="exact"/>
              <w:ind w:right="-90"/>
              <w:rPr>
                <w:rFonts w:ascii="CordiaUPC" w:eastAsia="Times New Roman" w:hAnsi="CordiaUPC" w:cs="CordiaUPC"/>
                <w:sz w:val="26"/>
                <w:szCs w:val="26"/>
              </w:rPr>
            </w:pPr>
            <w:r>
              <w:rPr>
                <w:rFonts w:ascii="CordiaUPC" w:eastAsia="Times New Roman" w:hAnsi="CordiaUPC" w:cs="CordiaUPC"/>
                <w:sz w:val="26"/>
                <w:szCs w:val="26"/>
              </w:rPr>
              <w:t>96,409</w:t>
            </w:r>
          </w:p>
        </w:tc>
        <w:tc>
          <w:tcPr>
            <w:tcW w:w="180" w:type="dxa"/>
            <w:vAlign w:val="bottom"/>
          </w:tcPr>
          <w:p w14:paraId="5F7865BE" w14:textId="77777777" w:rsidR="00CA7404" w:rsidRPr="00CA7404" w:rsidRDefault="00CA7404" w:rsidP="00CA7404">
            <w:pPr>
              <w:tabs>
                <w:tab w:val="decimal" w:pos="830"/>
                <w:tab w:val="decimal" w:pos="1901"/>
              </w:tabs>
              <w:spacing w:line="240" w:lineRule="exact"/>
              <w:ind w:right="-90"/>
              <w:rPr>
                <w:rFonts w:ascii="CordiaUPC" w:eastAsia="Times New Roman" w:hAnsi="CordiaUPC" w:cs="CordiaUPC"/>
                <w:b/>
                <w:bCs/>
                <w:sz w:val="26"/>
                <w:szCs w:val="26"/>
              </w:rPr>
            </w:pPr>
          </w:p>
        </w:tc>
        <w:tc>
          <w:tcPr>
            <w:tcW w:w="990" w:type="dxa"/>
            <w:tcBorders>
              <w:top w:val="single" w:sz="4" w:space="0" w:color="auto"/>
              <w:bottom w:val="double" w:sz="4" w:space="0" w:color="auto"/>
            </w:tcBorders>
            <w:vAlign w:val="bottom"/>
          </w:tcPr>
          <w:p w14:paraId="28E411BA" w14:textId="4C4CEBD2" w:rsidR="00CA7404" w:rsidRPr="00CA7404" w:rsidRDefault="00CA7404" w:rsidP="00CA7404">
            <w:pPr>
              <w:tabs>
                <w:tab w:val="decimal" w:pos="830"/>
              </w:tabs>
              <w:spacing w:line="240" w:lineRule="exact"/>
              <w:ind w:right="-90"/>
              <w:rPr>
                <w:rFonts w:ascii="CordiaUPC" w:eastAsia="Times New Roman" w:hAnsi="CordiaUPC" w:cs="CordiaUPC"/>
                <w:sz w:val="26"/>
                <w:szCs w:val="26"/>
              </w:rPr>
            </w:pPr>
            <w:r w:rsidRPr="00CA7404">
              <w:rPr>
                <w:rFonts w:ascii="CordiaUPC" w:eastAsia="Times New Roman" w:hAnsi="CordiaUPC" w:cs="CordiaUPC" w:hint="cs"/>
                <w:sz w:val="26"/>
                <w:szCs w:val="26"/>
              </w:rPr>
              <w:t>96,359</w:t>
            </w:r>
          </w:p>
        </w:tc>
        <w:tc>
          <w:tcPr>
            <w:tcW w:w="180" w:type="dxa"/>
            <w:vAlign w:val="bottom"/>
          </w:tcPr>
          <w:p w14:paraId="5088CF08" w14:textId="77777777" w:rsidR="00CA7404" w:rsidRPr="00CA7404" w:rsidRDefault="00CA7404" w:rsidP="00CA7404">
            <w:pPr>
              <w:tabs>
                <w:tab w:val="decimal" w:pos="830"/>
              </w:tabs>
              <w:spacing w:line="240" w:lineRule="exact"/>
              <w:ind w:right="-9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2B7B442B" w14:textId="6F65A9F9" w:rsidR="00CA7404" w:rsidRPr="00CA7404" w:rsidRDefault="000773B0" w:rsidP="00CA7404">
            <w:pPr>
              <w:tabs>
                <w:tab w:val="decimal" w:pos="830"/>
              </w:tabs>
              <w:spacing w:line="240" w:lineRule="exact"/>
              <w:ind w:right="-90"/>
              <w:rPr>
                <w:rFonts w:ascii="CordiaUPC" w:eastAsia="Times New Roman" w:hAnsi="CordiaUPC" w:cs="CordiaUPC"/>
                <w:sz w:val="26"/>
                <w:szCs w:val="26"/>
              </w:rPr>
            </w:pPr>
            <w:r>
              <w:rPr>
                <w:rFonts w:ascii="CordiaUPC" w:eastAsia="Times New Roman" w:hAnsi="CordiaUPC" w:cs="CordiaUPC"/>
                <w:sz w:val="26"/>
                <w:szCs w:val="26"/>
              </w:rPr>
              <w:t>96,409</w:t>
            </w:r>
          </w:p>
        </w:tc>
        <w:tc>
          <w:tcPr>
            <w:tcW w:w="180" w:type="dxa"/>
            <w:vAlign w:val="bottom"/>
          </w:tcPr>
          <w:p w14:paraId="32F2EC6E" w14:textId="77777777" w:rsidR="00CA7404" w:rsidRPr="00CA7404" w:rsidRDefault="00CA7404" w:rsidP="00CA7404">
            <w:pPr>
              <w:tabs>
                <w:tab w:val="decimal" w:pos="830"/>
              </w:tabs>
              <w:spacing w:line="240" w:lineRule="exact"/>
              <w:ind w:right="-9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2C650464" w14:textId="6FF39D06" w:rsidR="00CA7404" w:rsidRPr="00CA7404" w:rsidRDefault="00CA7404" w:rsidP="00CA7404">
            <w:pPr>
              <w:tabs>
                <w:tab w:val="decimal" w:pos="830"/>
              </w:tabs>
              <w:spacing w:line="240" w:lineRule="exact"/>
              <w:ind w:right="-90"/>
              <w:rPr>
                <w:rFonts w:ascii="CordiaUPC" w:eastAsia="Times New Roman" w:hAnsi="CordiaUPC" w:cs="CordiaUPC"/>
                <w:sz w:val="26"/>
                <w:szCs w:val="26"/>
              </w:rPr>
            </w:pPr>
            <w:r w:rsidRPr="00CA7404">
              <w:rPr>
                <w:rFonts w:ascii="CordiaUPC" w:eastAsia="Times New Roman" w:hAnsi="CordiaUPC" w:cs="CordiaUPC" w:hint="cs"/>
                <w:sz w:val="26"/>
                <w:szCs w:val="26"/>
              </w:rPr>
              <w:t>96,359</w:t>
            </w:r>
          </w:p>
        </w:tc>
      </w:tr>
      <w:tr w:rsidR="00CA7404" w:rsidRPr="00CA7404" w14:paraId="30E592D8" w14:textId="77777777" w:rsidTr="00CA7404">
        <w:trPr>
          <w:cantSplit/>
        </w:trPr>
        <w:tc>
          <w:tcPr>
            <w:tcW w:w="4939" w:type="dxa"/>
          </w:tcPr>
          <w:p w14:paraId="7D0AD566" w14:textId="77777777" w:rsidR="00CA7404" w:rsidRPr="00CA7404" w:rsidRDefault="00CA7404" w:rsidP="00CA7404">
            <w:pPr>
              <w:spacing w:line="240" w:lineRule="exact"/>
              <w:rPr>
                <w:rFonts w:ascii="CordiaUPC" w:eastAsia="Times New Roman" w:hAnsi="CordiaUPC" w:cs="CordiaUPC"/>
                <w:b/>
                <w:bCs/>
                <w:sz w:val="26"/>
                <w:szCs w:val="26"/>
                <w:cs/>
                <w:lang w:bidi="th-TH"/>
              </w:rPr>
            </w:pPr>
          </w:p>
        </w:tc>
        <w:tc>
          <w:tcPr>
            <w:tcW w:w="990" w:type="dxa"/>
            <w:tcBorders>
              <w:top w:val="single" w:sz="4" w:space="0" w:color="auto"/>
            </w:tcBorders>
            <w:vAlign w:val="bottom"/>
          </w:tcPr>
          <w:p w14:paraId="23A9A850"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180" w:type="dxa"/>
            <w:vAlign w:val="bottom"/>
          </w:tcPr>
          <w:p w14:paraId="3EAABB16" w14:textId="77777777" w:rsidR="00CA7404" w:rsidRPr="00CA7404" w:rsidRDefault="00CA7404" w:rsidP="00CA7404">
            <w:pPr>
              <w:tabs>
                <w:tab w:val="decimal" w:pos="1901"/>
              </w:tabs>
              <w:spacing w:line="240" w:lineRule="exact"/>
              <w:ind w:right="11"/>
              <w:rPr>
                <w:rFonts w:ascii="CordiaUPC" w:eastAsia="Times New Roman" w:hAnsi="CordiaUPC" w:cs="CordiaUPC"/>
                <w:b/>
                <w:bCs/>
                <w:sz w:val="26"/>
                <w:szCs w:val="26"/>
              </w:rPr>
            </w:pPr>
          </w:p>
        </w:tc>
        <w:tc>
          <w:tcPr>
            <w:tcW w:w="990" w:type="dxa"/>
            <w:tcBorders>
              <w:top w:val="single" w:sz="4" w:space="0" w:color="auto"/>
            </w:tcBorders>
            <w:vAlign w:val="bottom"/>
          </w:tcPr>
          <w:p w14:paraId="36D81369"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180" w:type="dxa"/>
            <w:vAlign w:val="bottom"/>
          </w:tcPr>
          <w:p w14:paraId="1A6D6383"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718F4D30"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180" w:type="dxa"/>
            <w:vAlign w:val="bottom"/>
          </w:tcPr>
          <w:p w14:paraId="219117E9" w14:textId="77777777" w:rsidR="00CA7404" w:rsidRPr="00CA7404" w:rsidRDefault="00CA7404" w:rsidP="00CA7404">
            <w:pPr>
              <w:spacing w:line="240" w:lineRule="exact"/>
              <w:jc w:val="right"/>
              <w:rPr>
                <w:rFonts w:ascii="CordiaUPC" w:eastAsia="Times New Roman" w:hAnsi="CordiaUPC" w:cs="CordiaUPC"/>
                <w:sz w:val="26"/>
                <w:szCs w:val="26"/>
              </w:rPr>
            </w:pPr>
          </w:p>
        </w:tc>
        <w:tc>
          <w:tcPr>
            <w:tcW w:w="990" w:type="dxa"/>
            <w:tcBorders>
              <w:top w:val="single" w:sz="4" w:space="0" w:color="auto"/>
            </w:tcBorders>
            <w:vAlign w:val="bottom"/>
          </w:tcPr>
          <w:p w14:paraId="564F07A8" w14:textId="77777777" w:rsidR="00CA7404" w:rsidRPr="00CA7404" w:rsidRDefault="00CA7404" w:rsidP="00CA7404">
            <w:pPr>
              <w:spacing w:line="240" w:lineRule="exact"/>
              <w:jc w:val="right"/>
              <w:rPr>
                <w:rFonts w:ascii="CordiaUPC" w:eastAsia="Times New Roman" w:hAnsi="CordiaUPC" w:cs="CordiaUPC"/>
                <w:sz w:val="26"/>
                <w:szCs w:val="26"/>
              </w:rPr>
            </w:pPr>
          </w:p>
        </w:tc>
      </w:tr>
      <w:tr w:rsidR="00CA7404" w:rsidRPr="00CA7404" w14:paraId="74BC67E0" w14:textId="77777777" w:rsidTr="00CA7404">
        <w:trPr>
          <w:cantSplit/>
        </w:trPr>
        <w:tc>
          <w:tcPr>
            <w:tcW w:w="4939" w:type="dxa"/>
          </w:tcPr>
          <w:p w14:paraId="723F4800" w14:textId="77777777" w:rsidR="00CA7404" w:rsidRPr="00CA7404" w:rsidRDefault="00CA7404" w:rsidP="00CA7404">
            <w:pPr>
              <w:spacing w:line="240" w:lineRule="exact"/>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Basic earnings per share </w:t>
            </w:r>
            <w:r w:rsidRPr="00CA7404">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00BA188C" w14:textId="70E17E1E" w:rsidR="00CA7404" w:rsidRPr="00CA7404" w:rsidRDefault="000773B0" w:rsidP="00CA7404">
            <w:pPr>
              <w:spacing w:line="240" w:lineRule="exact"/>
              <w:jc w:val="right"/>
              <w:rPr>
                <w:rFonts w:ascii="CordiaUPC" w:eastAsia="Times New Roman" w:hAnsi="CordiaUPC" w:cs="CordiaUPC"/>
                <w:b/>
                <w:bCs/>
                <w:sz w:val="26"/>
                <w:szCs w:val="26"/>
              </w:rPr>
            </w:pPr>
            <w:r>
              <w:rPr>
                <w:rFonts w:ascii="CordiaUPC" w:eastAsia="Times New Roman" w:hAnsi="CordiaUPC" w:cs="CordiaUPC"/>
                <w:b/>
                <w:bCs/>
                <w:sz w:val="26"/>
                <w:szCs w:val="26"/>
              </w:rPr>
              <w:t>0.0551</w:t>
            </w:r>
          </w:p>
        </w:tc>
        <w:tc>
          <w:tcPr>
            <w:tcW w:w="180" w:type="dxa"/>
            <w:vAlign w:val="bottom"/>
          </w:tcPr>
          <w:p w14:paraId="7E4C5FBD" w14:textId="77777777" w:rsidR="00CA7404" w:rsidRPr="00CA7404" w:rsidRDefault="00CA7404" w:rsidP="00CA7404">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5301CE4C" w14:textId="166BC2F4" w:rsidR="00CA7404" w:rsidRPr="00CA7404" w:rsidRDefault="00CA7404" w:rsidP="00CA7404">
            <w:pPr>
              <w:spacing w:line="240" w:lineRule="exact"/>
              <w:jc w:val="right"/>
              <w:rPr>
                <w:rFonts w:ascii="CordiaUPC" w:eastAsia="Times New Roman" w:hAnsi="CordiaUPC" w:cs="CordiaUPC"/>
                <w:b/>
                <w:bCs/>
                <w:sz w:val="26"/>
                <w:szCs w:val="26"/>
              </w:rPr>
            </w:pPr>
            <w:r w:rsidRPr="00CA7404">
              <w:rPr>
                <w:rFonts w:ascii="CordiaUPC" w:eastAsia="Times New Roman" w:hAnsi="CordiaUPC" w:cs="CordiaUPC" w:hint="cs"/>
                <w:b/>
                <w:bCs/>
                <w:sz w:val="26"/>
                <w:szCs w:val="26"/>
              </w:rPr>
              <w:t>0.0753</w:t>
            </w:r>
          </w:p>
        </w:tc>
        <w:tc>
          <w:tcPr>
            <w:tcW w:w="180" w:type="dxa"/>
            <w:vAlign w:val="bottom"/>
          </w:tcPr>
          <w:p w14:paraId="07540990" w14:textId="77777777" w:rsidR="00CA7404" w:rsidRPr="00CA7404" w:rsidRDefault="00CA7404" w:rsidP="00CA7404">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3DFF8585" w14:textId="2FF3A8BD" w:rsidR="00CA7404" w:rsidRPr="00CA7404" w:rsidRDefault="000773B0" w:rsidP="00CA7404">
            <w:pPr>
              <w:spacing w:line="240" w:lineRule="exact"/>
              <w:jc w:val="right"/>
              <w:rPr>
                <w:rFonts w:ascii="CordiaUPC" w:eastAsia="Times New Roman" w:hAnsi="CordiaUPC" w:cs="CordiaUPC"/>
                <w:b/>
                <w:bCs/>
                <w:sz w:val="26"/>
                <w:szCs w:val="26"/>
              </w:rPr>
            </w:pPr>
            <w:r>
              <w:rPr>
                <w:rFonts w:ascii="CordiaUPC" w:eastAsia="Times New Roman" w:hAnsi="CordiaUPC" w:cs="CordiaUPC"/>
                <w:b/>
                <w:bCs/>
                <w:sz w:val="26"/>
                <w:szCs w:val="26"/>
              </w:rPr>
              <w:t>0.0232</w:t>
            </w:r>
          </w:p>
        </w:tc>
        <w:tc>
          <w:tcPr>
            <w:tcW w:w="180" w:type="dxa"/>
            <w:vAlign w:val="bottom"/>
          </w:tcPr>
          <w:p w14:paraId="0EB21F9A" w14:textId="77777777" w:rsidR="00CA7404" w:rsidRPr="00CA7404" w:rsidRDefault="00CA7404" w:rsidP="00CA7404">
            <w:pPr>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62731A14" w14:textId="62D49BD9" w:rsidR="00CA7404" w:rsidRPr="00CA7404" w:rsidRDefault="00CA7404" w:rsidP="00CA7404">
            <w:pPr>
              <w:spacing w:line="240" w:lineRule="exact"/>
              <w:jc w:val="right"/>
              <w:rPr>
                <w:rFonts w:ascii="CordiaUPC" w:eastAsia="Times New Roman" w:hAnsi="CordiaUPC" w:cs="CordiaUPC"/>
                <w:b/>
                <w:bCs/>
                <w:sz w:val="26"/>
                <w:szCs w:val="26"/>
              </w:rPr>
            </w:pPr>
            <w:r w:rsidRPr="00CA7404">
              <w:rPr>
                <w:rFonts w:ascii="CordiaUPC" w:eastAsia="Times New Roman" w:hAnsi="CordiaUPC" w:cs="CordiaUPC" w:hint="cs"/>
                <w:b/>
                <w:bCs/>
                <w:sz w:val="26"/>
                <w:szCs w:val="26"/>
              </w:rPr>
              <w:t>0.2329</w:t>
            </w:r>
          </w:p>
        </w:tc>
      </w:tr>
    </w:tbl>
    <w:p w14:paraId="352012B8" w14:textId="0EBD6AE8" w:rsidR="00673C16" w:rsidRPr="00745594" w:rsidRDefault="00673C16" w:rsidP="00745594">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p>
    <w:p w14:paraId="2A7AE3A7" w14:textId="77777777" w:rsidR="00673C16" w:rsidRPr="00745594" w:rsidRDefault="00673C16" w:rsidP="00745594">
      <w:pPr>
        <w:tabs>
          <w:tab w:val="left" w:pos="540"/>
          <w:tab w:val="left" w:pos="1080"/>
        </w:tabs>
        <w:spacing w:line="240" w:lineRule="exact"/>
        <w:ind w:left="540" w:right="389"/>
        <w:jc w:val="thaiDistribute"/>
        <w:rPr>
          <w:rFonts w:ascii="CordiaUPC" w:eastAsia="Times New Roman" w:hAnsi="CordiaUPC" w:cs="CordiaUPC"/>
          <w:b/>
          <w:bCs/>
          <w:i/>
          <w:iCs/>
          <w:sz w:val="26"/>
          <w:szCs w:val="26"/>
          <w:lang w:bidi="th-TH"/>
        </w:rPr>
      </w:pPr>
      <w:r w:rsidRPr="00745594">
        <w:rPr>
          <w:rFonts w:ascii="CordiaUPC" w:eastAsia="Times New Roman" w:hAnsi="CordiaUPC" w:cs="CordiaUPC" w:hint="cs"/>
          <w:b/>
          <w:bCs/>
          <w:i/>
          <w:iCs/>
          <w:sz w:val="26"/>
          <w:szCs w:val="26"/>
          <w:lang w:bidi="th-TH"/>
        </w:rPr>
        <w:t>Diluted earnings per share</w:t>
      </w:r>
    </w:p>
    <w:p w14:paraId="4E0A6CFA" w14:textId="77777777" w:rsidR="00CB4CBC" w:rsidRPr="00CA7404" w:rsidRDefault="00CB4CBC" w:rsidP="00CA7404">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392EEEC6" w14:textId="0A744714" w:rsidR="00CA7404" w:rsidRPr="00CA7404" w:rsidRDefault="00CA7404" w:rsidP="00CA7404">
      <w:pPr>
        <w:tabs>
          <w:tab w:val="left" w:pos="1170"/>
          <w:tab w:val="right" w:pos="9360"/>
        </w:tabs>
        <w:spacing w:line="240" w:lineRule="exact"/>
        <w:ind w:left="540" w:right="14"/>
        <w:jc w:val="both"/>
        <w:rPr>
          <w:rFonts w:ascii="CordiaUPC" w:eastAsia="Times New Roman" w:hAnsi="CordiaUPC" w:cs="CordiaUPC"/>
          <w:spacing w:val="-6"/>
          <w:sz w:val="26"/>
          <w:szCs w:val="26"/>
          <w:shd w:val="clear" w:color="auto" w:fill="FFFFFF"/>
        </w:rPr>
      </w:pPr>
      <w:r w:rsidRPr="00CA7404">
        <w:rPr>
          <w:rFonts w:ascii="CordiaUPC" w:eastAsia="Times New Roman" w:hAnsi="CordiaUPC" w:cs="CordiaUPC" w:hint="cs"/>
          <w:spacing w:val="-6"/>
          <w:sz w:val="26"/>
          <w:szCs w:val="26"/>
          <w:shd w:val="clear" w:color="auto" w:fill="FFFFFF"/>
        </w:rPr>
        <w:t>The calculations of diluted earnings per share for the three-month and six-month periods ended 30 June 202</w:t>
      </w:r>
      <w:r w:rsidR="00DF76E8">
        <w:rPr>
          <w:rFonts w:ascii="CordiaUPC" w:eastAsia="Times New Roman" w:hAnsi="CordiaUPC" w:cs="CordiaUPC"/>
          <w:spacing w:val="-6"/>
          <w:sz w:val="26"/>
          <w:szCs w:val="26"/>
          <w:shd w:val="clear" w:color="auto" w:fill="FFFFFF"/>
        </w:rPr>
        <w:t>1</w:t>
      </w:r>
      <w:r w:rsidRPr="00CA7404">
        <w:rPr>
          <w:rFonts w:ascii="CordiaUPC" w:eastAsia="Times New Roman" w:hAnsi="CordiaUPC" w:cs="CordiaUPC" w:hint="cs"/>
          <w:spacing w:val="-6"/>
          <w:sz w:val="26"/>
          <w:szCs w:val="26"/>
          <w:shd w:val="clear" w:color="auto" w:fill="FFFFFF"/>
        </w:rPr>
        <w:t xml:space="preserve"> and 20</w:t>
      </w:r>
      <w:r w:rsidR="00DF76E8">
        <w:rPr>
          <w:rFonts w:ascii="CordiaUPC" w:eastAsia="Times New Roman" w:hAnsi="CordiaUPC" w:cs="CordiaUPC"/>
          <w:spacing w:val="-6"/>
          <w:sz w:val="26"/>
          <w:szCs w:val="26"/>
          <w:shd w:val="clear" w:color="auto" w:fill="FFFFFF"/>
        </w:rPr>
        <w:t>20</w:t>
      </w:r>
      <w:r w:rsidRPr="00CA7404">
        <w:rPr>
          <w:rFonts w:ascii="CordiaUPC" w:eastAsia="Times New Roman" w:hAnsi="CordiaUPC" w:cs="CordiaUPC" w:hint="cs"/>
          <w:spacing w:val="-6"/>
          <w:sz w:val="26"/>
          <w:szCs w:val="26"/>
          <w:shd w:val="clear" w:color="auto" w:fill="FFFFFF"/>
        </w:rPr>
        <w:t xml:space="preserve"> were based on the profit for the periods attributable to equity holders of the Bank and the number of ordinary shares outstanding during the periods after adjusting for the effects of all dilutive potential ordinary shares as follows:</w:t>
      </w:r>
    </w:p>
    <w:p w14:paraId="588AE6CA" w14:textId="77777777" w:rsidR="00CA7404" w:rsidRPr="00CA7404" w:rsidRDefault="00CA7404" w:rsidP="00CA7404">
      <w:pPr>
        <w:spacing w:line="240" w:lineRule="exact"/>
        <w:rPr>
          <w:rFonts w:ascii="CordiaUPC" w:eastAsia="Times New Roman" w:hAnsi="CordiaUPC" w:cs="CordiaUPC"/>
          <w:sz w:val="26"/>
          <w:szCs w:val="26"/>
          <w:cs/>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859"/>
        <w:gridCol w:w="990"/>
        <w:gridCol w:w="180"/>
        <w:gridCol w:w="990"/>
        <w:gridCol w:w="180"/>
        <w:gridCol w:w="990"/>
        <w:gridCol w:w="181"/>
        <w:gridCol w:w="990"/>
      </w:tblGrid>
      <w:tr w:rsidR="00CA7404" w:rsidRPr="00CA7404" w14:paraId="5BF88894" w14:textId="77777777" w:rsidTr="00CA7404">
        <w:trPr>
          <w:cantSplit/>
        </w:trPr>
        <w:tc>
          <w:tcPr>
            <w:tcW w:w="4860" w:type="dxa"/>
          </w:tcPr>
          <w:p w14:paraId="63C4AA73" w14:textId="77777777" w:rsidR="00CA7404" w:rsidRPr="00CA7404" w:rsidRDefault="00CA7404" w:rsidP="00CA7404">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0ACBDA2B" w14:textId="77777777" w:rsidR="00CA7404" w:rsidRPr="00CA7404" w:rsidRDefault="00CA7404" w:rsidP="00CA7404">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Consolidated </w:t>
            </w:r>
          </w:p>
        </w:tc>
        <w:tc>
          <w:tcPr>
            <w:tcW w:w="180" w:type="dxa"/>
            <w:vAlign w:val="bottom"/>
          </w:tcPr>
          <w:p w14:paraId="497D55AC" w14:textId="77777777" w:rsidR="00CA7404" w:rsidRPr="00CA7404" w:rsidRDefault="00CA7404" w:rsidP="00CA7404">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684C8E35" w14:textId="77777777" w:rsidR="00CA7404" w:rsidRPr="00CA7404" w:rsidRDefault="00CA7404" w:rsidP="00CA7404">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Bank only</w:t>
            </w:r>
          </w:p>
        </w:tc>
      </w:tr>
      <w:tr w:rsidR="00CA7404" w:rsidRPr="00CA7404" w14:paraId="378DEC16" w14:textId="77777777" w:rsidTr="00CA7404">
        <w:trPr>
          <w:cantSplit/>
        </w:trPr>
        <w:tc>
          <w:tcPr>
            <w:tcW w:w="4860" w:type="dxa"/>
          </w:tcPr>
          <w:p w14:paraId="689C833C" w14:textId="6513E18C" w:rsidR="00CA7404" w:rsidRPr="00CA7404" w:rsidRDefault="009268F1" w:rsidP="00CA7404">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t</w:t>
            </w:r>
            <w:r w:rsidR="00CA7404" w:rsidRPr="00CA7404">
              <w:rPr>
                <w:rFonts w:ascii="CordiaUPC" w:eastAsia="Times New Roman" w:hAnsi="CordiaUPC" w:cs="CordiaUPC" w:hint="cs"/>
                <w:b/>
                <w:bCs/>
                <w:i/>
                <w:iCs/>
                <w:sz w:val="26"/>
                <w:szCs w:val="26"/>
                <w:lang w:val="en-US"/>
              </w:rPr>
              <w:t>hree-month periods ended 30 June</w:t>
            </w:r>
          </w:p>
        </w:tc>
        <w:tc>
          <w:tcPr>
            <w:tcW w:w="990" w:type="dxa"/>
            <w:vAlign w:val="bottom"/>
          </w:tcPr>
          <w:p w14:paraId="57637D19" w14:textId="2C746C9A" w:rsidR="00CA7404" w:rsidRPr="00CA7404" w:rsidRDefault="00CA7404" w:rsidP="00CA7404">
            <w:pPr>
              <w:spacing w:line="240" w:lineRule="exact"/>
              <w:jc w:val="center"/>
              <w:rPr>
                <w:rFonts w:ascii="CordiaUPC" w:eastAsia="Times New Roman" w:hAnsi="CordiaUPC" w:cs="CordiaUPC"/>
                <w:bCs/>
                <w:sz w:val="26"/>
                <w:szCs w:val="26"/>
                <w:lang w:val="en-US" w:bidi="th-TH"/>
              </w:rPr>
            </w:pPr>
            <w:r w:rsidRPr="00CA7404">
              <w:rPr>
                <w:rFonts w:ascii="CordiaUPC" w:eastAsia="Times New Roman" w:hAnsi="CordiaUPC" w:cs="CordiaUPC" w:hint="cs"/>
                <w:bCs/>
                <w:sz w:val="26"/>
                <w:szCs w:val="26"/>
              </w:rPr>
              <w:t>202</w:t>
            </w:r>
            <w:r w:rsidR="00DF76E8">
              <w:rPr>
                <w:rFonts w:ascii="CordiaUPC" w:eastAsia="Times New Roman" w:hAnsi="CordiaUPC" w:cs="CordiaUPC"/>
                <w:bCs/>
                <w:sz w:val="26"/>
                <w:szCs w:val="26"/>
              </w:rPr>
              <w:t>1</w:t>
            </w:r>
          </w:p>
        </w:tc>
        <w:tc>
          <w:tcPr>
            <w:tcW w:w="180" w:type="dxa"/>
            <w:vAlign w:val="bottom"/>
          </w:tcPr>
          <w:p w14:paraId="1EC2FBEE"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990" w:type="dxa"/>
            <w:vAlign w:val="bottom"/>
          </w:tcPr>
          <w:p w14:paraId="394796C1" w14:textId="1C97A721" w:rsidR="00CA7404" w:rsidRPr="00CA7404" w:rsidRDefault="00CA7404" w:rsidP="00CA7404">
            <w:pPr>
              <w:spacing w:line="240" w:lineRule="exact"/>
              <w:jc w:val="center"/>
              <w:rPr>
                <w:rFonts w:ascii="CordiaUPC" w:eastAsia="Times New Roman" w:hAnsi="CordiaUPC" w:cs="CordiaUPC"/>
                <w:bCs/>
                <w:sz w:val="26"/>
                <w:szCs w:val="26"/>
                <w:cs/>
                <w:lang w:bidi="th-TH"/>
              </w:rPr>
            </w:pPr>
            <w:r w:rsidRPr="00CA7404">
              <w:rPr>
                <w:rFonts w:ascii="CordiaUPC" w:eastAsia="Times New Roman" w:hAnsi="CordiaUPC" w:cs="CordiaUPC" w:hint="cs"/>
                <w:bCs/>
                <w:sz w:val="26"/>
                <w:szCs w:val="26"/>
                <w:lang w:bidi="th-TH"/>
              </w:rPr>
              <w:t>20</w:t>
            </w:r>
            <w:r w:rsidR="00DF76E8">
              <w:rPr>
                <w:rFonts w:ascii="CordiaUPC" w:eastAsia="Times New Roman" w:hAnsi="CordiaUPC" w:cs="CordiaUPC"/>
                <w:bCs/>
                <w:sz w:val="26"/>
                <w:szCs w:val="26"/>
                <w:lang w:bidi="th-TH"/>
              </w:rPr>
              <w:t>20</w:t>
            </w:r>
          </w:p>
        </w:tc>
        <w:tc>
          <w:tcPr>
            <w:tcW w:w="180" w:type="dxa"/>
            <w:vAlign w:val="bottom"/>
          </w:tcPr>
          <w:p w14:paraId="0A6F33EC" w14:textId="77777777" w:rsidR="00CA7404" w:rsidRPr="00CA7404" w:rsidRDefault="00CA7404" w:rsidP="00CA7404">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672794FC" w14:textId="110F5AA8" w:rsidR="00CA7404" w:rsidRPr="00CA7404" w:rsidRDefault="00CA7404" w:rsidP="00CA7404">
            <w:pPr>
              <w:spacing w:line="240" w:lineRule="exact"/>
              <w:jc w:val="center"/>
              <w:rPr>
                <w:rFonts w:ascii="CordiaUPC" w:eastAsia="Times New Roman" w:hAnsi="CordiaUPC" w:cs="CordiaUPC"/>
                <w:bCs/>
                <w:sz w:val="26"/>
                <w:szCs w:val="26"/>
                <w:lang w:val="en-US" w:bidi="th-TH"/>
              </w:rPr>
            </w:pPr>
            <w:r w:rsidRPr="00CA7404">
              <w:rPr>
                <w:rFonts w:ascii="CordiaUPC" w:eastAsia="Times New Roman" w:hAnsi="CordiaUPC" w:cs="CordiaUPC" w:hint="cs"/>
                <w:bCs/>
                <w:sz w:val="26"/>
                <w:szCs w:val="26"/>
              </w:rPr>
              <w:t>202</w:t>
            </w:r>
            <w:r w:rsidR="00DF76E8">
              <w:rPr>
                <w:rFonts w:ascii="CordiaUPC" w:eastAsia="Times New Roman" w:hAnsi="CordiaUPC" w:cs="CordiaUPC"/>
                <w:bCs/>
                <w:sz w:val="26"/>
                <w:szCs w:val="26"/>
              </w:rPr>
              <w:t>1</w:t>
            </w:r>
          </w:p>
        </w:tc>
        <w:tc>
          <w:tcPr>
            <w:tcW w:w="180" w:type="dxa"/>
            <w:vAlign w:val="bottom"/>
          </w:tcPr>
          <w:p w14:paraId="748B86D9" w14:textId="77777777" w:rsidR="00CA7404" w:rsidRPr="00CA7404" w:rsidRDefault="00CA7404" w:rsidP="00CA7404">
            <w:pPr>
              <w:spacing w:line="240" w:lineRule="exact"/>
              <w:jc w:val="center"/>
              <w:rPr>
                <w:rFonts w:ascii="CordiaUPC" w:eastAsia="Times New Roman" w:hAnsi="CordiaUPC" w:cs="CordiaUPC"/>
                <w:bCs/>
                <w:sz w:val="26"/>
                <w:szCs w:val="26"/>
              </w:rPr>
            </w:pPr>
          </w:p>
        </w:tc>
        <w:tc>
          <w:tcPr>
            <w:tcW w:w="990" w:type="dxa"/>
            <w:vAlign w:val="bottom"/>
          </w:tcPr>
          <w:p w14:paraId="27C123FA" w14:textId="4139C124" w:rsidR="00CA7404" w:rsidRPr="00CA7404" w:rsidRDefault="00CA7404" w:rsidP="00CA7404">
            <w:pPr>
              <w:spacing w:line="240" w:lineRule="exact"/>
              <w:jc w:val="center"/>
              <w:rPr>
                <w:rFonts w:ascii="CordiaUPC" w:eastAsia="Times New Roman" w:hAnsi="CordiaUPC" w:cs="CordiaUPC"/>
                <w:bCs/>
                <w:sz w:val="26"/>
                <w:szCs w:val="26"/>
                <w:cs/>
                <w:lang w:bidi="th-TH"/>
              </w:rPr>
            </w:pPr>
            <w:r w:rsidRPr="00CA7404">
              <w:rPr>
                <w:rFonts w:ascii="CordiaUPC" w:eastAsia="Times New Roman" w:hAnsi="CordiaUPC" w:cs="CordiaUPC" w:hint="cs"/>
                <w:bCs/>
                <w:sz w:val="26"/>
                <w:szCs w:val="26"/>
                <w:lang w:bidi="th-TH"/>
              </w:rPr>
              <w:t>20</w:t>
            </w:r>
            <w:r w:rsidR="00DF76E8">
              <w:rPr>
                <w:rFonts w:ascii="CordiaUPC" w:eastAsia="Times New Roman" w:hAnsi="CordiaUPC" w:cs="CordiaUPC"/>
                <w:bCs/>
                <w:sz w:val="26"/>
                <w:szCs w:val="26"/>
                <w:lang w:bidi="th-TH"/>
              </w:rPr>
              <w:t>20</w:t>
            </w:r>
          </w:p>
        </w:tc>
      </w:tr>
      <w:tr w:rsidR="00CA7404" w:rsidRPr="00CA7404" w14:paraId="60871F48" w14:textId="77777777" w:rsidTr="00CA7404">
        <w:trPr>
          <w:cantSplit/>
        </w:trPr>
        <w:tc>
          <w:tcPr>
            <w:tcW w:w="4860" w:type="dxa"/>
          </w:tcPr>
          <w:p w14:paraId="5AA6DFA8" w14:textId="77777777" w:rsidR="00CA7404" w:rsidRPr="00CA7404" w:rsidRDefault="00CA7404" w:rsidP="00CA7404">
            <w:pPr>
              <w:spacing w:line="240" w:lineRule="exact"/>
              <w:ind w:left="180" w:hanging="180"/>
              <w:rPr>
                <w:rFonts w:ascii="CordiaUPC" w:eastAsia="Times New Roman" w:hAnsi="CordiaUPC" w:cs="CordiaUPC"/>
                <w:sz w:val="26"/>
                <w:szCs w:val="26"/>
                <w:cs/>
                <w:lang w:bidi="th-TH"/>
              </w:rPr>
            </w:pPr>
          </w:p>
        </w:tc>
        <w:tc>
          <w:tcPr>
            <w:tcW w:w="4500" w:type="dxa"/>
            <w:gridSpan w:val="7"/>
          </w:tcPr>
          <w:p w14:paraId="4EDF1DCD" w14:textId="77777777" w:rsidR="00CA7404" w:rsidRPr="00CA7404" w:rsidRDefault="00CA7404" w:rsidP="00CA7404">
            <w:pPr>
              <w:spacing w:line="240" w:lineRule="exact"/>
              <w:ind w:left="-79" w:right="-79"/>
              <w:jc w:val="center"/>
              <w:rPr>
                <w:rFonts w:ascii="CordiaUPC" w:eastAsia="Times New Roman" w:hAnsi="CordiaUPC" w:cs="CordiaUPC"/>
                <w:i/>
                <w:iCs/>
                <w:sz w:val="26"/>
                <w:szCs w:val="26"/>
              </w:rPr>
            </w:pPr>
          </w:p>
        </w:tc>
      </w:tr>
      <w:tr w:rsidR="00DF76E8" w:rsidRPr="00CA7404" w14:paraId="6D3F7FEF" w14:textId="77777777" w:rsidTr="00CA7404">
        <w:trPr>
          <w:cantSplit/>
        </w:trPr>
        <w:tc>
          <w:tcPr>
            <w:tcW w:w="4860" w:type="dxa"/>
          </w:tcPr>
          <w:p w14:paraId="3AC7F6E1" w14:textId="77777777" w:rsidR="00DF76E8" w:rsidRPr="00CA7404" w:rsidRDefault="00DF76E8" w:rsidP="00DF76E8">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Profit for the periods attributable to </w:t>
            </w:r>
            <w:r w:rsidRPr="00CA7404">
              <w:rPr>
                <w:rFonts w:ascii="CordiaUPC" w:eastAsia="Times New Roman" w:hAnsi="CordiaUPC" w:cs="CordiaUPC" w:hint="cs"/>
                <w:color w:val="000000"/>
                <w:sz w:val="26"/>
                <w:szCs w:val="26"/>
                <w:lang w:val="en-US" w:bidi="th-TH"/>
              </w:rPr>
              <w:br/>
              <w:t>equity holders</w:t>
            </w:r>
            <w:r w:rsidRPr="00CA7404">
              <w:rPr>
                <w:rFonts w:ascii="CordiaUPC" w:eastAsia="Times New Roman" w:hAnsi="CordiaUPC" w:cs="CordiaUPC" w:hint="cs"/>
                <w:color w:val="000000"/>
                <w:sz w:val="26"/>
                <w:szCs w:val="26"/>
                <w:lang w:bidi="th-TH"/>
              </w:rPr>
              <w:t xml:space="preserve"> of the Bank </w:t>
            </w:r>
            <w:r w:rsidRPr="00CA7404">
              <w:rPr>
                <w:rFonts w:ascii="CordiaUPC" w:eastAsia="Times New Roman" w:hAnsi="CordiaUPC" w:cs="CordiaUPC" w:hint="cs"/>
                <w:i/>
                <w:iCs/>
                <w:color w:val="000000"/>
                <w:sz w:val="26"/>
                <w:szCs w:val="26"/>
                <w:lang w:bidi="th-TH"/>
              </w:rPr>
              <w:t xml:space="preserve">(in </w:t>
            </w:r>
            <w:r w:rsidRPr="00CA7404">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2456FAE5" w14:textId="026D27DB"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2,534</w:t>
            </w:r>
          </w:p>
        </w:tc>
        <w:tc>
          <w:tcPr>
            <w:tcW w:w="180" w:type="dxa"/>
            <w:vAlign w:val="bottom"/>
          </w:tcPr>
          <w:p w14:paraId="37E3DEE9" w14:textId="77777777" w:rsidR="00DF76E8" w:rsidRPr="00CA7404" w:rsidRDefault="00DF76E8" w:rsidP="00DF76E8">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3BEB6191" w14:textId="67C4A7A5"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3,095</w:t>
            </w:r>
          </w:p>
        </w:tc>
        <w:tc>
          <w:tcPr>
            <w:tcW w:w="180" w:type="dxa"/>
            <w:vAlign w:val="bottom"/>
          </w:tcPr>
          <w:p w14:paraId="500AD81C"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4B117B3E" w14:textId="582E8C85" w:rsidR="00DF76E8" w:rsidRPr="00CA7404" w:rsidRDefault="00980F49"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1,724</w:t>
            </w:r>
          </w:p>
        </w:tc>
        <w:tc>
          <w:tcPr>
            <w:tcW w:w="180" w:type="dxa"/>
            <w:vAlign w:val="bottom"/>
          </w:tcPr>
          <w:p w14:paraId="78B1E7E4"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5C1A0505" w14:textId="18EA9FCA"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784</w:t>
            </w:r>
          </w:p>
        </w:tc>
      </w:tr>
      <w:tr w:rsidR="00DF76E8" w:rsidRPr="00CA7404" w14:paraId="465B255C" w14:textId="77777777" w:rsidTr="00CA7404">
        <w:trPr>
          <w:cantSplit/>
        </w:trPr>
        <w:tc>
          <w:tcPr>
            <w:tcW w:w="4860" w:type="dxa"/>
          </w:tcPr>
          <w:p w14:paraId="381BDBFA" w14:textId="77777777" w:rsidR="00DF76E8" w:rsidRPr="00CA7404" w:rsidRDefault="00DF76E8" w:rsidP="00DF76E8">
            <w:pPr>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rPr>
              <w:t xml:space="preserve">Weighted average number of ordinary shares </w:t>
            </w:r>
          </w:p>
          <w:p w14:paraId="1FD2CBE1" w14:textId="77777777" w:rsidR="00DF76E8" w:rsidRPr="00CA7404" w:rsidRDefault="00DF76E8" w:rsidP="00DF76E8">
            <w:pPr>
              <w:spacing w:line="240" w:lineRule="exact"/>
              <w:rPr>
                <w:rFonts w:ascii="CordiaUPC" w:eastAsia="Times New Roman" w:hAnsi="CordiaUPC" w:cs="CordiaUPC"/>
                <w:sz w:val="26"/>
                <w:szCs w:val="26"/>
              </w:rPr>
            </w:pPr>
            <w:r w:rsidRPr="00CA7404">
              <w:rPr>
                <w:rFonts w:ascii="CordiaUPC" w:eastAsia="Times New Roman" w:hAnsi="CordiaUPC" w:cs="CordiaUPC" w:hint="cs"/>
                <w:sz w:val="26"/>
                <w:szCs w:val="26"/>
              </w:rPr>
              <w:t xml:space="preserve">   outstanding</w:t>
            </w:r>
            <w:r w:rsidRPr="00CA7404">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74E44A35" w14:textId="1E28B0CB"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96,409</w:t>
            </w:r>
          </w:p>
        </w:tc>
        <w:tc>
          <w:tcPr>
            <w:tcW w:w="180" w:type="dxa"/>
            <w:vAlign w:val="bottom"/>
          </w:tcPr>
          <w:p w14:paraId="74FFBA6D" w14:textId="77777777" w:rsidR="00DF76E8" w:rsidRPr="00CA7404" w:rsidRDefault="00DF76E8" w:rsidP="00DF76E8">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119FEC73" w14:textId="50FB864C"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96,359</w:t>
            </w:r>
          </w:p>
        </w:tc>
        <w:tc>
          <w:tcPr>
            <w:tcW w:w="180" w:type="dxa"/>
            <w:vAlign w:val="bottom"/>
          </w:tcPr>
          <w:p w14:paraId="3F3EAD34"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62876AEC" w14:textId="6539E6D1"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96,409</w:t>
            </w:r>
          </w:p>
        </w:tc>
        <w:tc>
          <w:tcPr>
            <w:tcW w:w="180" w:type="dxa"/>
            <w:vAlign w:val="bottom"/>
          </w:tcPr>
          <w:p w14:paraId="001DC112"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10848125" w14:textId="44E5C511"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96,359</w:t>
            </w:r>
          </w:p>
        </w:tc>
      </w:tr>
      <w:tr w:rsidR="00DF76E8" w:rsidRPr="00CA7404" w14:paraId="335B7D7E" w14:textId="77777777" w:rsidTr="00CA7404">
        <w:trPr>
          <w:cantSplit/>
        </w:trPr>
        <w:tc>
          <w:tcPr>
            <w:tcW w:w="4860" w:type="dxa"/>
          </w:tcPr>
          <w:p w14:paraId="31B5161E" w14:textId="4CF65E5C" w:rsidR="00DF76E8" w:rsidRPr="00CA7404" w:rsidRDefault="00DF76E8" w:rsidP="00DF76E8">
            <w:pPr>
              <w:spacing w:line="240" w:lineRule="exact"/>
              <w:ind w:left="191" w:hanging="191"/>
              <w:rPr>
                <w:rFonts w:ascii="CordiaUPC" w:eastAsia="Times New Roman" w:hAnsi="CordiaUPC" w:cs="CordiaUPC"/>
                <w:sz w:val="26"/>
                <w:szCs w:val="26"/>
              </w:rPr>
            </w:pPr>
            <w:r w:rsidRPr="00CA7404">
              <w:rPr>
                <w:rFonts w:ascii="CordiaUPC" w:eastAsia="Times New Roman" w:hAnsi="CordiaUPC" w:cs="CordiaUPC" w:hint="cs"/>
                <w:sz w:val="26"/>
                <w:szCs w:val="26"/>
              </w:rPr>
              <w:t>Effect of dilutive potential ordinary shares from</w:t>
            </w:r>
            <w:r>
              <w:rPr>
                <w:rFonts w:ascii="CordiaUPC" w:eastAsia="Times New Roman" w:hAnsi="CordiaUPC" w:cs="CordiaUPC"/>
                <w:sz w:val="26"/>
                <w:szCs w:val="26"/>
              </w:rPr>
              <w:br/>
            </w:r>
            <w:r w:rsidRPr="00CA7404">
              <w:rPr>
                <w:rFonts w:ascii="CordiaUPC" w:eastAsia="Times New Roman" w:hAnsi="CordiaUPC" w:cs="CordiaUPC" w:hint="cs"/>
                <w:sz w:val="26"/>
                <w:szCs w:val="26"/>
              </w:rPr>
              <w:t>T</w:t>
            </w:r>
            <w:r w:rsidR="005A2346">
              <w:rPr>
                <w:rFonts w:ascii="CordiaUPC" w:eastAsia="Times New Roman" w:hAnsi="CordiaUPC" w:cs="CordiaUPC"/>
                <w:sz w:val="26"/>
                <w:szCs w:val="26"/>
              </w:rPr>
              <w:t>T</w:t>
            </w:r>
            <w:r w:rsidRPr="00CA7404">
              <w:rPr>
                <w:rFonts w:ascii="CordiaUPC" w:eastAsia="Times New Roman" w:hAnsi="CordiaUPC" w:cs="CordiaUPC" w:hint="cs"/>
                <w:sz w:val="26"/>
                <w:szCs w:val="26"/>
              </w:rPr>
              <w:t xml:space="preserve">B TSRP 2020 Scheme </w:t>
            </w:r>
            <w:r w:rsidRPr="00CA7404">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0B1E44D5" w14:textId="25EC600B"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291</w:t>
            </w:r>
          </w:p>
        </w:tc>
        <w:tc>
          <w:tcPr>
            <w:tcW w:w="180" w:type="dxa"/>
            <w:vAlign w:val="bottom"/>
          </w:tcPr>
          <w:p w14:paraId="2343613E" w14:textId="77777777" w:rsidR="00DF76E8" w:rsidRPr="00CA7404" w:rsidRDefault="00DF76E8" w:rsidP="00DF76E8">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6AF65466" w14:textId="4DD76747"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198</w:t>
            </w:r>
          </w:p>
        </w:tc>
        <w:tc>
          <w:tcPr>
            <w:tcW w:w="180" w:type="dxa"/>
            <w:vAlign w:val="bottom"/>
          </w:tcPr>
          <w:p w14:paraId="0710B4D6"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26F618E3" w14:textId="1E1B1540"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291</w:t>
            </w:r>
          </w:p>
        </w:tc>
        <w:tc>
          <w:tcPr>
            <w:tcW w:w="180" w:type="dxa"/>
            <w:vAlign w:val="bottom"/>
          </w:tcPr>
          <w:p w14:paraId="4A257735"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1A5B15AE" w14:textId="6D4EF562"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198</w:t>
            </w:r>
          </w:p>
        </w:tc>
      </w:tr>
      <w:tr w:rsidR="00DF76E8" w:rsidRPr="00CA7404" w14:paraId="32BCC3D4" w14:textId="77777777" w:rsidTr="000773B0">
        <w:trPr>
          <w:cantSplit/>
        </w:trPr>
        <w:tc>
          <w:tcPr>
            <w:tcW w:w="4860" w:type="dxa"/>
          </w:tcPr>
          <w:p w14:paraId="57EA16F9" w14:textId="77777777" w:rsidR="00DF76E8" w:rsidRPr="00CA7404" w:rsidRDefault="00DF76E8" w:rsidP="00DF76E8">
            <w:pPr>
              <w:spacing w:line="240" w:lineRule="exact"/>
              <w:ind w:left="191" w:hanging="191"/>
              <w:rPr>
                <w:rFonts w:ascii="CordiaUPC" w:eastAsia="Times New Roman" w:hAnsi="CordiaUPC" w:cs="CordiaUPC"/>
                <w:sz w:val="26"/>
                <w:szCs w:val="26"/>
                <w:cs/>
                <w:lang w:bidi="th-TH"/>
              </w:rPr>
            </w:pPr>
            <w:r w:rsidRPr="00CA7404">
              <w:rPr>
                <w:rFonts w:ascii="CordiaUPC" w:eastAsia="Times New Roman" w:hAnsi="CordiaUPC" w:cs="CordiaUPC" w:hint="cs"/>
                <w:sz w:val="26"/>
                <w:szCs w:val="26"/>
                <w:lang w:bidi="th-TH"/>
              </w:rPr>
              <w:t xml:space="preserve">Weighted average number of diluted ordinary shares outstanding </w:t>
            </w:r>
            <w:r w:rsidRPr="00CA7404">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4A80443E" w14:textId="1CE2A90A"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96,700</w:t>
            </w:r>
          </w:p>
        </w:tc>
        <w:tc>
          <w:tcPr>
            <w:tcW w:w="180" w:type="dxa"/>
            <w:vAlign w:val="bottom"/>
          </w:tcPr>
          <w:p w14:paraId="35C6ED0B" w14:textId="77777777" w:rsidR="00DF76E8" w:rsidRPr="00CA7404" w:rsidRDefault="00DF76E8" w:rsidP="00DF76E8">
            <w:pPr>
              <w:tabs>
                <w:tab w:val="decimal" w:pos="820"/>
                <w:tab w:val="decimal" w:pos="19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2B8095C4" w14:textId="6BA034F4"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96,557</w:t>
            </w:r>
          </w:p>
        </w:tc>
        <w:tc>
          <w:tcPr>
            <w:tcW w:w="180" w:type="dxa"/>
            <w:vAlign w:val="bottom"/>
          </w:tcPr>
          <w:p w14:paraId="7EFE40B6"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89" w:type="dxa"/>
            <w:tcBorders>
              <w:top w:val="single" w:sz="4" w:space="0" w:color="auto"/>
              <w:bottom w:val="double" w:sz="4" w:space="0" w:color="auto"/>
            </w:tcBorders>
            <w:vAlign w:val="bottom"/>
          </w:tcPr>
          <w:p w14:paraId="7B059560" w14:textId="63AD0380"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96,700</w:t>
            </w:r>
          </w:p>
        </w:tc>
        <w:tc>
          <w:tcPr>
            <w:tcW w:w="181" w:type="dxa"/>
            <w:vAlign w:val="bottom"/>
          </w:tcPr>
          <w:p w14:paraId="20408F78"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67CCB15A" w14:textId="772536D3"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96,557</w:t>
            </w:r>
          </w:p>
        </w:tc>
      </w:tr>
      <w:tr w:rsidR="00DF76E8" w:rsidRPr="00CA7404" w14:paraId="10457637" w14:textId="77777777" w:rsidTr="00CA7404">
        <w:trPr>
          <w:cantSplit/>
        </w:trPr>
        <w:tc>
          <w:tcPr>
            <w:tcW w:w="4860" w:type="dxa"/>
          </w:tcPr>
          <w:p w14:paraId="0EB178B5" w14:textId="77777777" w:rsidR="00DF76E8" w:rsidRPr="00CA7404" w:rsidRDefault="00DF76E8" w:rsidP="00DF76E8">
            <w:pPr>
              <w:spacing w:line="240" w:lineRule="exact"/>
              <w:ind w:left="191" w:hanging="191"/>
              <w:rPr>
                <w:rFonts w:ascii="CordiaUPC" w:eastAsia="Times New Roman" w:hAnsi="CordiaUPC" w:cs="CordiaUPC"/>
                <w:sz w:val="26"/>
                <w:szCs w:val="26"/>
                <w:lang w:bidi="th-TH"/>
              </w:rPr>
            </w:pPr>
          </w:p>
        </w:tc>
        <w:tc>
          <w:tcPr>
            <w:tcW w:w="990" w:type="dxa"/>
            <w:tcBorders>
              <w:top w:val="double" w:sz="4" w:space="0" w:color="auto"/>
            </w:tcBorders>
            <w:vAlign w:val="bottom"/>
          </w:tcPr>
          <w:p w14:paraId="49705F51" w14:textId="77777777" w:rsidR="00DF76E8" w:rsidRPr="00CA7404" w:rsidRDefault="00DF76E8" w:rsidP="00DF76E8">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77057CAA" w14:textId="77777777" w:rsidR="00DF76E8" w:rsidRPr="00CA7404" w:rsidRDefault="00DF76E8" w:rsidP="00DF76E8">
            <w:pPr>
              <w:tabs>
                <w:tab w:val="decimal" w:pos="1901"/>
              </w:tabs>
              <w:spacing w:line="240" w:lineRule="exact"/>
              <w:ind w:right="11"/>
              <w:rPr>
                <w:rFonts w:ascii="CordiaUPC" w:eastAsia="Times New Roman" w:hAnsi="CordiaUPC" w:cs="CordiaUPC"/>
                <w:sz w:val="26"/>
                <w:szCs w:val="26"/>
              </w:rPr>
            </w:pPr>
          </w:p>
        </w:tc>
        <w:tc>
          <w:tcPr>
            <w:tcW w:w="990" w:type="dxa"/>
            <w:tcBorders>
              <w:top w:val="double" w:sz="4" w:space="0" w:color="auto"/>
            </w:tcBorders>
            <w:vAlign w:val="bottom"/>
          </w:tcPr>
          <w:p w14:paraId="288C8896" w14:textId="77777777" w:rsidR="00DF76E8" w:rsidRPr="00CA7404" w:rsidRDefault="00DF76E8" w:rsidP="00DF76E8">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32609BAA" w14:textId="77777777" w:rsidR="00DF76E8" w:rsidRPr="00CA7404" w:rsidRDefault="00DF76E8" w:rsidP="00DF76E8">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3F4092F0" w14:textId="77777777" w:rsidR="00DF76E8" w:rsidRPr="00CA7404" w:rsidRDefault="00DF76E8" w:rsidP="00DF76E8">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2B51D449" w14:textId="77777777" w:rsidR="00DF76E8" w:rsidRPr="00CA7404" w:rsidRDefault="00DF76E8" w:rsidP="00DF76E8">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7D49B8DA" w14:textId="77777777" w:rsidR="00DF76E8" w:rsidRPr="00CA7404" w:rsidRDefault="00DF76E8" w:rsidP="00DF76E8">
            <w:pPr>
              <w:tabs>
                <w:tab w:val="decimal" w:pos="731"/>
              </w:tabs>
              <w:spacing w:line="240" w:lineRule="exact"/>
              <w:ind w:right="11"/>
              <w:jc w:val="right"/>
              <w:rPr>
                <w:rFonts w:ascii="CordiaUPC" w:eastAsia="Times New Roman" w:hAnsi="CordiaUPC" w:cs="CordiaUPC"/>
                <w:sz w:val="26"/>
                <w:szCs w:val="26"/>
                <w:lang w:val="en-US" w:eastAsia="en-GB" w:bidi="th-TH"/>
              </w:rPr>
            </w:pPr>
          </w:p>
        </w:tc>
      </w:tr>
      <w:tr w:rsidR="00DF76E8" w:rsidRPr="00CA7404" w14:paraId="1BC61343" w14:textId="77777777" w:rsidTr="00CA7404">
        <w:trPr>
          <w:cantSplit/>
        </w:trPr>
        <w:tc>
          <w:tcPr>
            <w:tcW w:w="4860" w:type="dxa"/>
          </w:tcPr>
          <w:p w14:paraId="53D4C890" w14:textId="77777777" w:rsidR="00DF76E8" w:rsidRPr="00CA7404" w:rsidRDefault="00DF76E8" w:rsidP="00DF76E8">
            <w:pPr>
              <w:spacing w:line="240" w:lineRule="exact"/>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Diluted earnings per share </w:t>
            </w:r>
            <w:r w:rsidRPr="00CA7404">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251F1913" w14:textId="112CD06B" w:rsidR="00DF76E8" w:rsidRPr="00CA7404" w:rsidRDefault="000773B0" w:rsidP="00DF76E8">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eastAsia="Times New Roman" w:hAnsi="CordiaUPC" w:cs="CordiaUPC"/>
                <w:b/>
                <w:bCs/>
                <w:sz w:val="26"/>
                <w:szCs w:val="26"/>
                <w:lang w:val="en-US" w:eastAsia="en-GB" w:bidi="th-TH"/>
              </w:rPr>
              <w:t>0.0262</w:t>
            </w:r>
          </w:p>
        </w:tc>
        <w:tc>
          <w:tcPr>
            <w:tcW w:w="180" w:type="dxa"/>
            <w:vAlign w:val="bottom"/>
          </w:tcPr>
          <w:p w14:paraId="3511C2CC" w14:textId="77777777" w:rsidR="00DF76E8" w:rsidRPr="00CA7404" w:rsidRDefault="00DF76E8" w:rsidP="00DF76E8">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056ADE3C" w14:textId="6A81D6CD" w:rsidR="00DF76E8" w:rsidRPr="00CA7404" w:rsidRDefault="00DF76E8" w:rsidP="00DF76E8">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CA7404">
              <w:rPr>
                <w:rFonts w:ascii="CordiaUPC" w:eastAsia="Times New Roman" w:hAnsi="CordiaUPC" w:cs="CordiaUPC" w:hint="cs"/>
                <w:b/>
                <w:bCs/>
                <w:sz w:val="26"/>
                <w:szCs w:val="26"/>
                <w:lang w:val="en-US" w:eastAsia="en-GB" w:bidi="th-TH"/>
              </w:rPr>
              <w:t>0.0321</w:t>
            </w:r>
          </w:p>
        </w:tc>
        <w:tc>
          <w:tcPr>
            <w:tcW w:w="180" w:type="dxa"/>
            <w:vAlign w:val="bottom"/>
          </w:tcPr>
          <w:p w14:paraId="6FDC5A44" w14:textId="77777777" w:rsidR="00DF76E8" w:rsidRPr="00CA7404" w:rsidRDefault="00DF76E8" w:rsidP="00DF76E8">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737FE4ED" w14:textId="7133C912" w:rsidR="00DF76E8" w:rsidRPr="00CA7404" w:rsidRDefault="000773B0" w:rsidP="00DF76E8">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eastAsia="Times New Roman" w:hAnsi="CordiaUPC" w:cs="CordiaUPC"/>
                <w:b/>
                <w:bCs/>
                <w:sz w:val="26"/>
                <w:szCs w:val="26"/>
                <w:lang w:val="en-US" w:eastAsia="en-GB" w:bidi="th-TH"/>
              </w:rPr>
              <w:t>0.0178</w:t>
            </w:r>
          </w:p>
        </w:tc>
        <w:tc>
          <w:tcPr>
            <w:tcW w:w="180" w:type="dxa"/>
            <w:vAlign w:val="bottom"/>
          </w:tcPr>
          <w:p w14:paraId="0C7E4C9D" w14:textId="77777777" w:rsidR="00DF76E8" w:rsidRPr="00CA7404" w:rsidRDefault="00DF76E8" w:rsidP="00DF76E8">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644DE7E4" w14:textId="66E426C9" w:rsidR="00DF76E8" w:rsidRPr="00CA7404" w:rsidRDefault="00DF76E8" w:rsidP="00DF76E8">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CA7404">
              <w:rPr>
                <w:rFonts w:ascii="CordiaUPC" w:eastAsia="Times New Roman" w:hAnsi="CordiaUPC" w:cs="CordiaUPC" w:hint="cs"/>
                <w:b/>
                <w:bCs/>
                <w:sz w:val="26"/>
                <w:szCs w:val="26"/>
                <w:lang w:val="en-US" w:eastAsia="en-GB" w:bidi="th-TH"/>
              </w:rPr>
              <w:t>0.0081</w:t>
            </w:r>
          </w:p>
        </w:tc>
      </w:tr>
    </w:tbl>
    <w:p w14:paraId="736DCC98" w14:textId="62A1347B" w:rsidR="00DF76E8" w:rsidRDefault="00DF76E8"/>
    <w:p w14:paraId="5D673C68" w14:textId="5C855266" w:rsidR="000773B0" w:rsidRDefault="000773B0"/>
    <w:p w14:paraId="01B6ED1F" w14:textId="61B37E79" w:rsidR="000773B0" w:rsidRDefault="000773B0"/>
    <w:p w14:paraId="3E07DB59" w14:textId="4E76CBAF" w:rsidR="000773B0" w:rsidRDefault="000773B0"/>
    <w:p w14:paraId="3E70D70F" w14:textId="09F7362A" w:rsidR="000773B0" w:rsidRDefault="000773B0"/>
    <w:p w14:paraId="6BE5A952" w14:textId="77777777" w:rsidR="000773B0" w:rsidRDefault="000773B0"/>
    <w:tbl>
      <w:tblPr>
        <w:tblW w:w="9360" w:type="dxa"/>
        <w:tblInd w:w="450" w:type="dxa"/>
        <w:tblLayout w:type="fixed"/>
        <w:tblCellMar>
          <w:left w:w="79" w:type="dxa"/>
          <w:right w:w="79" w:type="dxa"/>
        </w:tblCellMar>
        <w:tblLook w:val="0000" w:firstRow="0" w:lastRow="0" w:firstColumn="0" w:lastColumn="0" w:noHBand="0" w:noVBand="0"/>
      </w:tblPr>
      <w:tblGrid>
        <w:gridCol w:w="4860"/>
        <w:gridCol w:w="990"/>
        <w:gridCol w:w="180"/>
        <w:gridCol w:w="990"/>
        <w:gridCol w:w="180"/>
        <w:gridCol w:w="990"/>
        <w:gridCol w:w="180"/>
        <w:gridCol w:w="990"/>
      </w:tblGrid>
      <w:tr w:rsidR="00CA7404" w:rsidRPr="00CA7404" w14:paraId="5C39E94F" w14:textId="77777777" w:rsidTr="00CA7404">
        <w:trPr>
          <w:cantSplit/>
        </w:trPr>
        <w:tc>
          <w:tcPr>
            <w:tcW w:w="4860" w:type="dxa"/>
          </w:tcPr>
          <w:p w14:paraId="0A6A7334" w14:textId="74F844A1" w:rsidR="00CA7404" w:rsidRPr="00CA7404" w:rsidRDefault="00CA7404" w:rsidP="00CA7404">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30D25241" w14:textId="77777777" w:rsidR="00CA7404" w:rsidRPr="00CA7404" w:rsidRDefault="00CA7404" w:rsidP="00CA7404">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 xml:space="preserve">Consolidated </w:t>
            </w:r>
          </w:p>
        </w:tc>
        <w:tc>
          <w:tcPr>
            <w:tcW w:w="180" w:type="dxa"/>
            <w:vAlign w:val="bottom"/>
          </w:tcPr>
          <w:p w14:paraId="0FAA6294" w14:textId="77777777" w:rsidR="00CA7404" w:rsidRPr="00CA7404" w:rsidRDefault="00CA7404" w:rsidP="00CA7404">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16948EE0" w14:textId="77777777" w:rsidR="00CA7404" w:rsidRPr="00CA7404" w:rsidRDefault="00CA7404" w:rsidP="00CA7404">
            <w:pPr>
              <w:spacing w:line="240" w:lineRule="exact"/>
              <w:ind w:left="-79" w:right="-79"/>
              <w:jc w:val="center"/>
              <w:rPr>
                <w:rFonts w:ascii="CordiaUPC" w:eastAsia="Times New Roman" w:hAnsi="CordiaUPC" w:cs="CordiaUPC"/>
                <w:b/>
                <w:bCs/>
                <w:sz w:val="26"/>
                <w:szCs w:val="26"/>
              </w:rPr>
            </w:pPr>
            <w:r w:rsidRPr="00CA7404">
              <w:rPr>
                <w:rFonts w:ascii="CordiaUPC" w:eastAsia="Times New Roman" w:hAnsi="CordiaUPC" w:cs="CordiaUPC" w:hint="cs"/>
                <w:b/>
                <w:bCs/>
                <w:sz w:val="26"/>
                <w:szCs w:val="26"/>
              </w:rPr>
              <w:t>Bank only</w:t>
            </w:r>
          </w:p>
        </w:tc>
      </w:tr>
      <w:tr w:rsidR="00DF76E8" w:rsidRPr="00CA7404" w14:paraId="0A6F9CA9" w14:textId="77777777" w:rsidTr="00CA7404">
        <w:trPr>
          <w:cantSplit/>
        </w:trPr>
        <w:tc>
          <w:tcPr>
            <w:tcW w:w="4860" w:type="dxa"/>
          </w:tcPr>
          <w:p w14:paraId="34B875E9" w14:textId="47CF5118" w:rsidR="00DF76E8" w:rsidRPr="00CA7404" w:rsidRDefault="009268F1" w:rsidP="00DF76E8">
            <w:pPr>
              <w:spacing w:line="240" w:lineRule="exact"/>
              <w:ind w:left="180" w:hanging="180"/>
              <w:rPr>
                <w:rFonts w:ascii="CordiaUPC" w:eastAsia="Times New Roman" w:hAnsi="CordiaUPC" w:cs="CordiaUPC"/>
                <w:b/>
                <w:bCs/>
                <w:i/>
                <w:iCs/>
                <w:sz w:val="26"/>
                <w:szCs w:val="26"/>
                <w:lang w:val="en-US"/>
              </w:rPr>
            </w:pPr>
            <w:r>
              <w:rPr>
                <w:rFonts w:ascii="CordiaUPC" w:eastAsia="Times New Roman" w:hAnsi="CordiaUPC" w:cs="CordiaUPC"/>
                <w:b/>
                <w:bCs/>
                <w:i/>
                <w:iCs/>
                <w:sz w:val="26"/>
                <w:szCs w:val="26"/>
                <w:lang w:val="en-US"/>
              </w:rPr>
              <w:t>For the s</w:t>
            </w:r>
            <w:r w:rsidR="00DF76E8" w:rsidRPr="00CA7404">
              <w:rPr>
                <w:rFonts w:ascii="CordiaUPC" w:eastAsia="Times New Roman" w:hAnsi="CordiaUPC" w:cs="CordiaUPC" w:hint="cs"/>
                <w:b/>
                <w:bCs/>
                <w:i/>
                <w:iCs/>
                <w:sz w:val="26"/>
                <w:szCs w:val="26"/>
                <w:lang w:val="en-US"/>
              </w:rPr>
              <w:t>ix-month periods ended 30 June</w:t>
            </w:r>
          </w:p>
        </w:tc>
        <w:tc>
          <w:tcPr>
            <w:tcW w:w="990" w:type="dxa"/>
            <w:vAlign w:val="bottom"/>
          </w:tcPr>
          <w:p w14:paraId="239028F0" w14:textId="0B0AFAC7" w:rsidR="00DF76E8" w:rsidRPr="00CA7404" w:rsidRDefault="00DF76E8" w:rsidP="00DF76E8">
            <w:pPr>
              <w:spacing w:line="240" w:lineRule="exact"/>
              <w:jc w:val="center"/>
              <w:rPr>
                <w:rFonts w:ascii="CordiaUPC" w:eastAsia="Times New Roman" w:hAnsi="CordiaUPC" w:cs="CordiaUPC"/>
                <w:bCs/>
                <w:sz w:val="26"/>
                <w:szCs w:val="26"/>
                <w:lang w:val="en-US" w:bidi="th-TH"/>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vAlign w:val="bottom"/>
          </w:tcPr>
          <w:p w14:paraId="6C7F48FD" w14:textId="77777777" w:rsidR="00DF76E8" w:rsidRPr="00CA7404" w:rsidRDefault="00DF76E8" w:rsidP="00DF76E8">
            <w:pPr>
              <w:spacing w:line="240" w:lineRule="exact"/>
              <w:jc w:val="center"/>
              <w:rPr>
                <w:rFonts w:ascii="CordiaUPC" w:eastAsia="Times New Roman" w:hAnsi="CordiaUPC" w:cs="CordiaUPC"/>
                <w:bCs/>
                <w:sz w:val="26"/>
                <w:szCs w:val="26"/>
              </w:rPr>
            </w:pPr>
          </w:p>
        </w:tc>
        <w:tc>
          <w:tcPr>
            <w:tcW w:w="990" w:type="dxa"/>
            <w:vAlign w:val="bottom"/>
          </w:tcPr>
          <w:p w14:paraId="6A200EE3" w14:textId="14BBFB8D" w:rsidR="00DF76E8" w:rsidRPr="00CA7404" w:rsidRDefault="00DF76E8" w:rsidP="00DF76E8">
            <w:pPr>
              <w:spacing w:line="240" w:lineRule="exact"/>
              <w:jc w:val="center"/>
              <w:rPr>
                <w:rFonts w:ascii="CordiaUPC" w:eastAsia="Times New Roman" w:hAnsi="CordiaUPC" w:cs="CordiaUPC"/>
                <w:bCs/>
                <w:sz w:val="26"/>
                <w:szCs w:val="26"/>
                <w:cs/>
                <w:lang w:bidi="th-TH"/>
              </w:rPr>
            </w:pPr>
            <w:r w:rsidRPr="00CA7404">
              <w:rPr>
                <w:rFonts w:ascii="CordiaUPC" w:eastAsia="Times New Roman" w:hAnsi="CordiaUPC" w:cs="CordiaUPC" w:hint="cs"/>
                <w:bCs/>
                <w:sz w:val="26"/>
                <w:szCs w:val="26"/>
                <w:lang w:bidi="th-TH"/>
              </w:rPr>
              <w:t>20</w:t>
            </w:r>
            <w:r>
              <w:rPr>
                <w:rFonts w:ascii="CordiaUPC" w:eastAsia="Times New Roman" w:hAnsi="CordiaUPC" w:cs="CordiaUPC"/>
                <w:bCs/>
                <w:sz w:val="26"/>
                <w:szCs w:val="26"/>
                <w:lang w:bidi="th-TH"/>
              </w:rPr>
              <w:t>20</w:t>
            </w:r>
          </w:p>
        </w:tc>
        <w:tc>
          <w:tcPr>
            <w:tcW w:w="180" w:type="dxa"/>
            <w:vAlign w:val="bottom"/>
          </w:tcPr>
          <w:p w14:paraId="6AE819C4" w14:textId="77777777" w:rsidR="00DF76E8" w:rsidRPr="00CA7404" w:rsidRDefault="00DF76E8" w:rsidP="00DF76E8">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65316558" w14:textId="54F84BD9" w:rsidR="00DF76E8" w:rsidRPr="00CA7404" w:rsidRDefault="00DF76E8" w:rsidP="00DF76E8">
            <w:pPr>
              <w:spacing w:line="240" w:lineRule="exact"/>
              <w:jc w:val="center"/>
              <w:rPr>
                <w:rFonts w:ascii="CordiaUPC" w:eastAsia="Times New Roman" w:hAnsi="CordiaUPC" w:cs="CordiaUPC"/>
                <w:bCs/>
                <w:sz w:val="26"/>
                <w:szCs w:val="26"/>
                <w:lang w:val="en-US" w:bidi="th-TH"/>
              </w:rPr>
            </w:pPr>
            <w:r w:rsidRPr="00CA7404">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vAlign w:val="bottom"/>
          </w:tcPr>
          <w:p w14:paraId="3309C599" w14:textId="77777777" w:rsidR="00DF76E8" w:rsidRPr="00CA7404" w:rsidRDefault="00DF76E8" w:rsidP="00DF76E8">
            <w:pPr>
              <w:spacing w:line="240" w:lineRule="exact"/>
              <w:jc w:val="center"/>
              <w:rPr>
                <w:rFonts w:ascii="CordiaUPC" w:eastAsia="Times New Roman" w:hAnsi="CordiaUPC" w:cs="CordiaUPC"/>
                <w:bCs/>
                <w:sz w:val="26"/>
                <w:szCs w:val="26"/>
              </w:rPr>
            </w:pPr>
          </w:p>
        </w:tc>
        <w:tc>
          <w:tcPr>
            <w:tcW w:w="990" w:type="dxa"/>
            <w:vAlign w:val="bottom"/>
          </w:tcPr>
          <w:p w14:paraId="18EE5640" w14:textId="334C111F" w:rsidR="00DF76E8" w:rsidRPr="00CA7404" w:rsidRDefault="00DF76E8" w:rsidP="00DF76E8">
            <w:pPr>
              <w:spacing w:line="240" w:lineRule="exact"/>
              <w:jc w:val="center"/>
              <w:rPr>
                <w:rFonts w:ascii="CordiaUPC" w:eastAsia="Times New Roman" w:hAnsi="CordiaUPC" w:cs="CordiaUPC"/>
                <w:bCs/>
                <w:sz w:val="26"/>
                <w:szCs w:val="26"/>
                <w:cs/>
                <w:lang w:bidi="th-TH"/>
              </w:rPr>
            </w:pPr>
            <w:r w:rsidRPr="00CA7404">
              <w:rPr>
                <w:rFonts w:ascii="CordiaUPC" w:eastAsia="Times New Roman" w:hAnsi="CordiaUPC" w:cs="CordiaUPC" w:hint="cs"/>
                <w:bCs/>
                <w:sz w:val="26"/>
                <w:szCs w:val="26"/>
                <w:lang w:bidi="th-TH"/>
              </w:rPr>
              <w:t>20</w:t>
            </w:r>
            <w:r>
              <w:rPr>
                <w:rFonts w:ascii="CordiaUPC" w:eastAsia="Times New Roman" w:hAnsi="CordiaUPC" w:cs="CordiaUPC"/>
                <w:bCs/>
                <w:sz w:val="26"/>
                <w:szCs w:val="26"/>
                <w:lang w:bidi="th-TH"/>
              </w:rPr>
              <w:t>20</w:t>
            </w:r>
          </w:p>
        </w:tc>
      </w:tr>
      <w:tr w:rsidR="00CA7404" w:rsidRPr="00CA7404" w14:paraId="03C58D3F" w14:textId="77777777" w:rsidTr="00CA7404">
        <w:trPr>
          <w:cantSplit/>
        </w:trPr>
        <w:tc>
          <w:tcPr>
            <w:tcW w:w="4860" w:type="dxa"/>
          </w:tcPr>
          <w:p w14:paraId="76D9B6D7" w14:textId="77777777" w:rsidR="00CA7404" w:rsidRPr="00CA7404" w:rsidRDefault="00CA7404" w:rsidP="00CA7404">
            <w:pPr>
              <w:spacing w:line="240" w:lineRule="exact"/>
              <w:ind w:left="180" w:hanging="180"/>
              <w:rPr>
                <w:rFonts w:ascii="CordiaUPC" w:eastAsia="Times New Roman" w:hAnsi="CordiaUPC" w:cs="CordiaUPC"/>
                <w:sz w:val="26"/>
                <w:szCs w:val="26"/>
                <w:cs/>
                <w:lang w:bidi="th-TH"/>
              </w:rPr>
            </w:pPr>
          </w:p>
        </w:tc>
        <w:tc>
          <w:tcPr>
            <w:tcW w:w="4500" w:type="dxa"/>
            <w:gridSpan w:val="7"/>
          </w:tcPr>
          <w:p w14:paraId="19483FD5" w14:textId="77777777" w:rsidR="00CA7404" w:rsidRPr="00CA7404" w:rsidRDefault="00CA7404" w:rsidP="00CA7404">
            <w:pPr>
              <w:spacing w:line="240" w:lineRule="exact"/>
              <w:ind w:left="-79" w:right="-79"/>
              <w:jc w:val="center"/>
              <w:rPr>
                <w:rFonts w:ascii="CordiaUPC" w:eastAsia="Times New Roman" w:hAnsi="CordiaUPC" w:cs="CordiaUPC"/>
                <w:i/>
                <w:iCs/>
                <w:sz w:val="26"/>
                <w:szCs w:val="26"/>
              </w:rPr>
            </w:pPr>
          </w:p>
        </w:tc>
      </w:tr>
      <w:tr w:rsidR="00DF76E8" w:rsidRPr="00CA7404" w14:paraId="18D38A81" w14:textId="77777777" w:rsidTr="00CA7404">
        <w:trPr>
          <w:cantSplit/>
        </w:trPr>
        <w:tc>
          <w:tcPr>
            <w:tcW w:w="4860" w:type="dxa"/>
          </w:tcPr>
          <w:p w14:paraId="4CC86C93" w14:textId="77777777" w:rsidR="00DF76E8" w:rsidRPr="00CA7404" w:rsidRDefault="00DF76E8" w:rsidP="00DF76E8">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Profit for the periods attributable to</w:t>
            </w:r>
          </w:p>
          <w:p w14:paraId="3FFA1034" w14:textId="77777777" w:rsidR="00DF76E8" w:rsidRPr="00CA7404" w:rsidRDefault="00DF76E8" w:rsidP="00DF76E8">
            <w:pPr>
              <w:spacing w:line="240" w:lineRule="exact"/>
              <w:ind w:left="191"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   equity holders of the Bank </w:t>
            </w:r>
            <w:r w:rsidRPr="00CA7404">
              <w:rPr>
                <w:rFonts w:ascii="CordiaUPC" w:eastAsia="Times New Roman" w:hAnsi="CordiaUPC" w:cs="CordiaUPC" w:hint="cs"/>
                <w:i/>
                <w:iCs/>
                <w:color w:val="000000"/>
                <w:sz w:val="26"/>
                <w:szCs w:val="26"/>
                <w:lang w:val="en-US" w:bidi="th-TH"/>
              </w:rPr>
              <w:t>(in million Baht)</w:t>
            </w:r>
          </w:p>
        </w:tc>
        <w:tc>
          <w:tcPr>
            <w:tcW w:w="990" w:type="dxa"/>
            <w:tcBorders>
              <w:bottom w:val="double" w:sz="4" w:space="0" w:color="auto"/>
            </w:tcBorders>
            <w:vAlign w:val="bottom"/>
          </w:tcPr>
          <w:p w14:paraId="774C7BB2" w14:textId="52476A85"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5,316</w:t>
            </w:r>
          </w:p>
        </w:tc>
        <w:tc>
          <w:tcPr>
            <w:tcW w:w="180" w:type="dxa"/>
            <w:vAlign w:val="bottom"/>
          </w:tcPr>
          <w:p w14:paraId="4C324F94" w14:textId="77777777" w:rsidR="00DF76E8" w:rsidRPr="00CA7404" w:rsidRDefault="00DF76E8" w:rsidP="00DF76E8">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4123BA9B" w14:textId="684DFBE1"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7,258</w:t>
            </w:r>
          </w:p>
        </w:tc>
        <w:tc>
          <w:tcPr>
            <w:tcW w:w="180" w:type="dxa"/>
            <w:vAlign w:val="bottom"/>
          </w:tcPr>
          <w:p w14:paraId="12BA9DFC"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1C4B7F93" w14:textId="5097139F"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2,239</w:t>
            </w:r>
          </w:p>
        </w:tc>
        <w:tc>
          <w:tcPr>
            <w:tcW w:w="180" w:type="dxa"/>
            <w:vAlign w:val="bottom"/>
          </w:tcPr>
          <w:p w14:paraId="1769F8A1"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double" w:sz="4" w:space="0" w:color="auto"/>
            </w:tcBorders>
            <w:vAlign w:val="bottom"/>
          </w:tcPr>
          <w:p w14:paraId="5774043D" w14:textId="5CBA5999"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22,443</w:t>
            </w:r>
          </w:p>
        </w:tc>
      </w:tr>
      <w:tr w:rsidR="00DF76E8" w:rsidRPr="00CA7404" w14:paraId="0329BDD9" w14:textId="77777777" w:rsidTr="00CA7404">
        <w:trPr>
          <w:cantSplit/>
        </w:trPr>
        <w:tc>
          <w:tcPr>
            <w:tcW w:w="4860" w:type="dxa"/>
          </w:tcPr>
          <w:p w14:paraId="06753163" w14:textId="77777777" w:rsidR="00DF76E8" w:rsidRPr="00CA7404" w:rsidRDefault="00DF76E8" w:rsidP="00DF76E8">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sz w:val="26"/>
                <w:szCs w:val="26"/>
                <w:lang w:bidi="th-TH"/>
              </w:rPr>
              <w:t>Weighted average n</w:t>
            </w:r>
            <w:r w:rsidRPr="00CA7404">
              <w:rPr>
                <w:rFonts w:ascii="CordiaUPC" w:eastAsia="Times New Roman" w:hAnsi="CordiaUPC" w:cs="CordiaUPC" w:hint="cs"/>
                <w:color w:val="000000"/>
                <w:sz w:val="26"/>
                <w:szCs w:val="26"/>
                <w:lang w:val="en-US" w:bidi="th-TH"/>
              </w:rPr>
              <w:t xml:space="preserve">umber of ordinary shares </w:t>
            </w:r>
          </w:p>
          <w:p w14:paraId="58F4511F" w14:textId="77777777" w:rsidR="00DF76E8" w:rsidRPr="00CA7404" w:rsidRDefault="00DF76E8" w:rsidP="00DF76E8">
            <w:pPr>
              <w:spacing w:line="240" w:lineRule="exact"/>
              <w:ind w:left="191" w:right="-108" w:hanging="191"/>
              <w:rPr>
                <w:rFonts w:ascii="CordiaUPC" w:eastAsia="Times New Roman" w:hAnsi="CordiaUPC" w:cs="CordiaUPC"/>
                <w:i/>
                <w:iCs/>
                <w:color w:val="000000"/>
                <w:sz w:val="26"/>
                <w:szCs w:val="26"/>
                <w:lang w:val="en-US" w:bidi="th-TH"/>
              </w:rPr>
            </w:pPr>
            <w:r w:rsidRPr="00CA7404">
              <w:rPr>
                <w:rFonts w:ascii="CordiaUPC" w:eastAsia="Times New Roman" w:hAnsi="CordiaUPC" w:cs="CordiaUPC" w:hint="cs"/>
                <w:i/>
                <w:iCs/>
                <w:color w:val="000000"/>
                <w:sz w:val="26"/>
                <w:szCs w:val="26"/>
                <w:lang w:val="en-US" w:bidi="th-TH"/>
              </w:rPr>
              <w:t xml:space="preserve">   </w:t>
            </w:r>
            <w:r w:rsidRPr="00CA7404">
              <w:rPr>
                <w:rFonts w:ascii="CordiaUPC" w:eastAsia="Times New Roman" w:hAnsi="CordiaUPC" w:cs="CordiaUPC" w:hint="cs"/>
                <w:color w:val="000000"/>
                <w:sz w:val="26"/>
                <w:szCs w:val="26"/>
                <w:lang w:val="en-US" w:bidi="th-TH"/>
              </w:rPr>
              <w:t>outstanding</w:t>
            </w:r>
            <w:r w:rsidRPr="00CA7404">
              <w:rPr>
                <w:rFonts w:ascii="CordiaUPC" w:eastAsia="Times New Roman" w:hAnsi="CordiaUPC" w:cs="CordiaUPC" w:hint="cs"/>
                <w:i/>
                <w:iCs/>
                <w:color w:val="000000"/>
                <w:sz w:val="26"/>
                <w:szCs w:val="26"/>
                <w:lang w:val="en-US" w:bidi="th-TH"/>
              </w:rPr>
              <w:t xml:space="preserve"> (in million shares)</w:t>
            </w:r>
          </w:p>
        </w:tc>
        <w:tc>
          <w:tcPr>
            <w:tcW w:w="990" w:type="dxa"/>
            <w:tcBorders>
              <w:top w:val="single" w:sz="4" w:space="0" w:color="auto"/>
            </w:tcBorders>
            <w:vAlign w:val="bottom"/>
          </w:tcPr>
          <w:p w14:paraId="2FD8E7E8" w14:textId="679E2A33"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96,409</w:t>
            </w:r>
          </w:p>
        </w:tc>
        <w:tc>
          <w:tcPr>
            <w:tcW w:w="180" w:type="dxa"/>
            <w:vAlign w:val="bottom"/>
          </w:tcPr>
          <w:p w14:paraId="2F457A5C" w14:textId="77777777" w:rsidR="00DF76E8" w:rsidRPr="00CA7404" w:rsidRDefault="00DF76E8" w:rsidP="00DF76E8">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1773F56A" w14:textId="25894C7C"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96,359</w:t>
            </w:r>
          </w:p>
        </w:tc>
        <w:tc>
          <w:tcPr>
            <w:tcW w:w="180" w:type="dxa"/>
            <w:vAlign w:val="bottom"/>
          </w:tcPr>
          <w:p w14:paraId="569A9CC1"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047C6944" w14:textId="3D4C7973"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rPr>
              <w:t>96,409</w:t>
            </w:r>
          </w:p>
        </w:tc>
        <w:tc>
          <w:tcPr>
            <w:tcW w:w="180" w:type="dxa"/>
            <w:vAlign w:val="bottom"/>
          </w:tcPr>
          <w:p w14:paraId="33DEFE51"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top w:val="single" w:sz="4" w:space="0" w:color="auto"/>
            </w:tcBorders>
            <w:vAlign w:val="bottom"/>
          </w:tcPr>
          <w:p w14:paraId="0CCF2E23" w14:textId="12E147EC"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96,359</w:t>
            </w:r>
          </w:p>
        </w:tc>
      </w:tr>
      <w:tr w:rsidR="00DF76E8" w:rsidRPr="00CA7404" w14:paraId="79ED8D4D" w14:textId="77777777" w:rsidTr="00CA7404">
        <w:trPr>
          <w:cantSplit/>
        </w:trPr>
        <w:tc>
          <w:tcPr>
            <w:tcW w:w="4860" w:type="dxa"/>
          </w:tcPr>
          <w:p w14:paraId="7364EC18" w14:textId="77777777" w:rsidR="00DF76E8" w:rsidRPr="00CA7404" w:rsidRDefault="00DF76E8" w:rsidP="00DF76E8">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Effect of dilutive potential ordinary shares from </w:t>
            </w:r>
          </w:p>
          <w:p w14:paraId="01C252C1" w14:textId="5A75A4E4" w:rsidR="00DF76E8" w:rsidRPr="00CA7404" w:rsidRDefault="00DF76E8" w:rsidP="00DF76E8">
            <w:pPr>
              <w:spacing w:line="240" w:lineRule="exact"/>
              <w:ind w:left="191" w:right="-108" w:hanging="191"/>
              <w:rPr>
                <w:rFonts w:ascii="CordiaUPC" w:eastAsia="Times New Roman" w:hAnsi="CordiaUPC" w:cs="CordiaUPC"/>
                <w:color w:val="000000"/>
                <w:sz w:val="26"/>
                <w:szCs w:val="26"/>
                <w:lang w:val="en-US" w:bidi="th-TH"/>
              </w:rPr>
            </w:pPr>
            <w:r w:rsidRPr="00CA7404">
              <w:rPr>
                <w:rFonts w:ascii="CordiaUPC" w:eastAsia="Times New Roman" w:hAnsi="CordiaUPC" w:cs="CordiaUPC" w:hint="cs"/>
                <w:color w:val="000000"/>
                <w:sz w:val="26"/>
                <w:szCs w:val="26"/>
                <w:lang w:val="en-US" w:bidi="th-TH"/>
              </w:rPr>
              <w:t xml:space="preserve">   T</w:t>
            </w:r>
            <w:r w:rsidR="005A2346">
              <w:rPr>
                <w:rFonts w:ascii="CordiaUPC" w:eastAsia="Times New Roman" w:hAnsi="CordiaUPC" w:cs="CordiaUPC"/>
                <w:color w:val="000000"/>
                <w:sz w:val="26"/>
                <w:szCs w:val="26"/>
                <w:lang w:val="en-US" w:bidi="th-TH"/>
              </w:rPr>
              <w:t>T</w:t>
            </w:r>
            <w:r w:rsidRPr="00CA7404">
              <w:rPr>
                <w:rFonts w:ascii="CordiaUPC" w:eastAsia="Times New Roman" w:hAnsi="CordiaUPC" w:cs="CordiaUPC" w:hint="cs"/>
                <w:color w:val="000000"/>
                <w:sz w:val="26"/>
                <w:szCs w:val="26"/>
                <w:lang w:val="en-US" w:bidi="th-TH"/>
              </w:rPr>
              <w:t xml:space="preserve">B TSRP 2020 Scheme </w:t>
            </w:r>
            <w:r w:rsidRPr="00CA7404">
              <w:rPr>
                <w:rFonts w:ascii="CordiaUPC" w:eastAsia="Times New Roman" w:hAnsi="CordiaUPC" w:cs="CordiaUPC" w:hint="cs"/>
                <w:i/>
                <w:iCs/>
                <w:color w:val="000000"/>
                <w:sz w:val="26"/>
                <w:szCs w:val="26"/>
                <w:lang w:val="en-US" w:bidi="th-TH"/>
              </w:rPr>
              <w:t>(in million shares)</w:t>
            </w:r>
          </w:p>
        </w:tc>
        <w:tc>
          <w:tcPr>
            <w:tcW w:w="990" w:type="dxa"/>
            <w:tcBorders>
              <w:bottom w:val="single" w:sz="4" w:space="0" w:color="auto"/>
            </w:tcBorders>
            <w:vAlign w:val="bottom"/>
          </w:tcPr>
          <w:p w14:paraId="16ED6E3D" w14:textId="433FD77A"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221</w:t>
            </w:r>
          </w:p>
        </w:tc>
        <w:tc>
          <w:tcPr>
            <w:tcW w:w="180" w:type="dxa"/>
            <w:vAlign w:val="bottom"/>
          </w:tcPr>
          <w:p w14:paraId="2DAACF83" w14:textId="77777777" w:rsidR="00DF76E8" w:rsidRPr="00CA7404" w:rsidRDefault="00DF76E8" w:rsidP="00DF76E8">
            <w:pPr>
              <w:tabs>
                <w:tab w:val="decimal" w:pos="820"/>
                <w:tab w:val="decimal" w:pos="19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0CE7ABA9" w14:textId="27E80E62"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163</w:t>
            </w:r>
          </w:p>
        </w:tc>
        <w:tc>
          <w:tcPr>
            <w:tcW w:w="180" w:type="dxa"/>
            <w:vAlign w:val="bottom"/>
          </w:tcPr>
          <w:p w14:paraId="2EB1286B"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5D686949" w14:textId="62796156"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221</w:t>
            </w:r>
          </w:p>
        </w:tc>
        <w:tc>
          <w:tcPr>
            <w:tcW w:w="180" w:type="dxa"/>
            <w:vAlign w:val="bottom"/>
          </w:tcPr>
          <w:p w14:paraId="099BFC40"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b/>
                <w:bCs/>
                <w:sz w:val="26"/>
                <w:szCs w:val="26"/>
              </w:rPr>
            </w:pPr>
          </w:p>
        </w:tc>
        <w:tc>
          <w:tcPr>
            <w:tcW w:w="990" w:type="dxa"/>
            <w:tcBorders>
              <w:bottom w:val="single" w:sz="4" w:space="0" w:color="auto"/>
            </w:tcBorders>
            <w:vAlign w:val="bottom"/>
          </w:tcPr>
          <w:p w14:paraId="4028D7DA" w14:textId="3CE3C3B4"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163</w:t>
            </w:r>
          </w:p>
        </w:tc>
      </w:tr>
      <w:tr w:rsidR="00DF76E8" w:rsidRPr="00CA7404" w14:paraId="3848F996" w14:textId="77777777" w:rsidTr="00CA7404">
        <w:trPr>
          <w:cantSplit/>
        </w:trPr>
        <w:tc>
          <w:tcPr>
            <w:tcW w:w="4860" w:type="dxa"/>
          </w:tcPr>
          <w:p w14:paraId="2952AB46" w14:textId="77777777" w:rsidR="00DF76E8" w:rsidRPr="00CA7404" w:rsidRDefault="00DF76E8" w:rsidP="00DF76E8">
            <w:pPr>
              <w:spacing w:line="240" w:lineRule="exact"/>
              <w:ind w:left="191" w:right="-108" w:hanging="191"/>
              <w:rPr>
                <w:rFonts w:ascii="CordiaUPC" w:eastAsia="Times New Roman" w:hAnsi="CordiaUPC" w:cs="CordiaUPC"/>
                <w:color w:val="000000"/>
                <w:sz w:val="26"/>
                <w:szCs w:val="26"/>
                <w:cs/>
                <w:lang w:val="en-US" w:bidi="th-TH"/>
              </w:rPr>
            </w:pPr>
            <w:r w:rsidRPr="00CA7404">
              <w:rPr>
                <w:rFonts w:ascii="CordiaUPC" w:eastAsia="Times New Roman" w:hAnsi="CordiaUPC" w:cs="CordiaUPC" w:hint="cs"/>
                <w:color w:val="000000"/>
                <w:sz w:val="26"/>
                <w:szCs w:val="26"/>
                <w:lang w:val="en-US" w:bidi="th-TH"/>
              </w:rPr>
              <w:t xml:space="preserve">Weighted average number of diluted ordinary shares outstanding </w:t>
            </w:r>
            <w:r w:rsidRPr="00CA7404">
              <w:rPr>
                <w:rFonts w:ascii="CordiaUPC" w:eastAsia="Times New Roman" w:hAnsi="CordiaUPC" w:cs="CordiaUPC" w:hint="cs"/>
                <w:i/>
                <w:iCs/>
                <w:color w:val="000000"/>
                <w:sz w:val="26"/>
                <w:szCs w:val="26"/>
                <w:lang w:val="en-US" w:bidi="th-TH"/>
              </w:rPr>
              <w:t>(in million shares)</w:t>
            </w:r>
          </w:p>
        </w:tc>
        <w:tc>
          <w:tcPr>
            <w:tcW w:w="990" w:type="dxa"/>
            <w:tcBorders>
              <w:top w:val="single" w:sz="4" w:space="0" w:color="auto"/>
              <w:bottom w:val="double" w:sz="4" w:space="0" w:color="auto"/>
            </w:tcBorders>
            <w:vAlign w:val="bottom"/>
          </w:tcPr>
          <w:p w14:paraId="63817046" w14:textId="454AFE8C"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96,630</w:t>
            </w:r>
          </w:p>
        </w:tc>
        <w:tc>
          <w:tcPr>
            <w:tcW w:w="180" w:type="dxa"/>
            <w:vAlign w:val="bottom"/>
          </w:tcPr>
          <w:p w14:paraId="77BD1115" w14:textId="77777777" w:rsidR="00DF76E8" w:rsidRPr="00CA7404" w:rsidRDefault="00DF76E8" w:rsidP="00DF76E8">
            <w:pPr>
              <w:tabs>
                <w:tab w:val="decimal" w:pos="820"/>
                <w:tab w:val="decimal" w:pos="19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2B4542CC" w14:textId="20E9E729"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96,522</w:t>
            </w:r>
          </w:p>
        </w:tc>
        <w:tc>
          <w:tcPr>
            <w:tcW w:w="180" w:type="dxa"/>
            <w:vAlign w:val="bottom"/>
          </w:tcPr>
          <w:p w14:paraId="1B2062CE"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447B3262" w14:textId="63C7E882" w:rsidR="00DF76E8" w:rsidRPr="00CA7404" w:rsidRDefault="000773B0" w:rsidP="00DF76E8">
            <w:pPr>
              <w:tabs>
                <w:tab w:val="decimal" w:pos="820"/>
              </w:tabs>
              <w:spacing w:line="240" w:lineRule="exact"/>
              <w:ind w:right="-170"/>
              <w:rPr>
                <w:rFonts w:ascii="CordiaUPC" w:eastAsia="Times New Roman" w:hAnsi="CordiaUPC" w:cs="CordiaUPC"/>
                <w:sz w:val="26"/>
                <w:szCs w:val="26"/>
                <w:lang w:val="en-US" w:eastAsia="en-GB" w:bidi="th-TH"/>
              </w:rPr>
            </w:pPr>
            <w:r>
              <w:rPr>
                <w:rFonts w:ascii="CordiaUPC" w:eastAsia="Times New Roman" w:hAnsi="CordiaUPC" w:cs="CordiaUPC"/>
                <w:sz w:val="26"/>
                <w:szCs w:val="26"/>
                <w:lang w:val="en-US" w:eastAsia="en-GB" w:bidi="th-TH"/>
              </w:rPr>
              <w:t>96,630</w:t>
            </w:r>
          </w:p>
        </w:tc>
        <w:tc>
          <w:tcPr>
            <w:tcW w:w="180" w:type="dxa"/>
            <w:vAlign w:val="bottom"/>
          </w:tcPr>
          <w:p w14:paraId="4548A042" w14:textId="77777777" w:rsidR="00DF76E8" w:rsidRPr="00CA7404" w:rsidRDefault="00DF76E8" w:rsidP="00DF76E8">
            <w:pPr>
              <w:tabs>
                <w:tab w:val="decimal" w:pos="765"/>
                <w:tab w:val="decimal" w:pos="820"/>
                <w:tab w:val="decimal" w:pos="1001"/>
              </w:tabs>
              <w:spacing w:line="240" w:lineRule="exact"/>
              <w:ind w:right="-170"/>
              <w:rPr>
                <w:rFonts w:ascii="CordiaUPC" w:eastAsia="Times New Roman" w:hAnsi="CordiaUPC" w:cs="CordiaUPC"/>
                <w:sz w:val="26"/>
                <w:szCs w:val="26"/>
              </w:rPr>
            </w:pPr>
          </w:p>
        </w:tc>
        <w:tc>
          <w:tcPr>
            <w:tcW w:w="990" w:type="dxa"/>
            <w:tcBorders>
              <w:top w:val="single" w:sz="4" w:space="0" w:color="auto"/>
              <w:bottom w:val="double" w:sz="4" w:space="0" w:color="auto"/>
            </w:tcBorders>
            <w:vAlign w:val="bottom"/>
          </w:tcPr>
          <w:p w14:paraId="0E38E8D5" w14:textId="5118543B" w:rsidR="00DF76E8" w:rsidRPr="00CA7404" w:rsidRDefault="00DF76E8" w:rsidP="00DF76E8">
            <w:pPr>
              <w:tabs>
                <w:tab w:val="decimal" w:pos="820"/>
              </w:tabs>
              <w:spacing w:line="240" w:lineRule="exact"/>
              <w:ind w:right="-170"/>
              <w:rPr>
                <w:rFonts w:ascii="CordiaUPC" w:eastAsia="Times New Roman" w:hAnsi="CordiaUPC" w:cs="CordiaUPC"/>
                <w:sz w:val="26"/>
                <w:szCs w:val="26"/>
                <w:lang w:val="en-US" w:eastAsia="en-GB" w:bidi="th-TH"/>
              </w:rPr>
            </w:pPr>
            <w:r w:rsidRPr="00CA7404">
              <w:rPr>
                <w:rFonts w:ascii="CordiaUPC" w:eastAsia="Times New Roman" w:hAnsi="CordiaUPC" w:cs="CordiaUPC" w:hint="cs"/>
                <w:sz w:val="26"/>
                <w:szCs w:val="26"/>
                <w:lang w:val="en-US" w:eastAsia="en-GB" w:bidi="th-TH"/>
              </w:rPr>
              <w:t>96,522</w:t>
            </w:r>
          </w:p>
        </w:tc>
      </w:tr>
      <w:tr w:rsidR="00DF76E8" w:rsidRPr="00CA7404" w14:paraId="4A17C476" w14:textId="77777777" w:rsidTr="00CA7404">
        <w:trPr>
          <w:cantSplit/>
        </w:trPr>
        <w:tc>
          <w:tcPr>
            <w:tcW w:w="4860" w:type="dxa"/>
          </w:tcPr>
          <w:p w14:paraId="629BD0E6" w14:textId="77777777" w:rsidR="00DF76E8" w:rsidRPr="00CA7404" w:rsidRDefault="00DF76E8" w:rsidP="00DF76E8">
            <w:pPr>
              <w:spacing w:line="240" w:lineRule="exact"/>
              <w:ind w:left="191" w:right="-108" w:hanging="191"/>
              <w:rPr>
                <w:rFonts w:ascii="CordiaUPC" w:eastAsia="Times New Roman" w:hAnsi="CordiaUPC" w:cs="CordiaUPC"/>
                <w:color w:val="000000"/>
                <w:sz w:val="26"/>
                <w:szCs w:val="26"/>
                <w:lang w:val="en-US" w:bidi="th-TH"/>
              </w:rPr>
            </w:pPr>
          </w:p>
        </w:tc>
        <w:tc>
          <w:tcPr>
            <w:tcW w:w="990" w:type="dxa"/>
            <w:tcBorders>
              <w:top w:val="double" w:sz="4" w:space="0" w:color="auto"/>
            </w:tcBorders>
            <w:vAlign w:val="bottom"/>
          </w:tcPr>
          <w:p w14:paraId="0EA9E67E" w14:textId="77777777" w:rsidR="00DF76E8" w:rsidRPr="00CA7404" w:rsidRDefault="00DF76E8" w:rsidP="00DF76E8">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26FC2892" w14:textId="77777777" w:rsidR="00DF76E8" w:rsidRPr="00CA7404" w:rsidRDefault="00DF76E8" w:rsidP="00DF76E8">
            <w:pPr>
              <w:tabs>
                <w:tab w:val="decimal" w:pos="1901"/>
              </w:tabs>
              <w:spacing w:line="240" w:lineRule="exact"/>
              <w:ind w:right="11"/>
              <w:rPr>
                <w:rFonts w:ascii="CordiaUPC" w:eastAsia="Times New Roman" w:hAnsi="CordiaUPC" w:cs="CordiaUPC"/>
                <w:sz w:val="26"/>
                <w:szCs w:val="26"/>
              </w:rPr>
            </w:pPr>
          </w:p>
        </w:tc>
        <w:tc>
          <w:tcPr>
            <w:tcW w:w="990" w:type="dxa"/>
            <w:tcBorders>
              <w:top w:val="double" w:sz="4" w:space="0" w:color="auto"/>
            </w:tcBorders>
            <w:vAlign w:val="bottom"/>
          </w:tcPr>
          <w:p w14:paraId="32AD36BE" w14:textId="77777777" w:rsidR="00DF76E8" w:rsidRPr="00CA7404" w:rsidRDefault="00DF76E8" w:rsidP="00DF76E8">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3A19D85D" w14:textId="77777777" w:rsidR="00DF76E8" w:rsidRPr="00CA7404" w:rsidRDefault="00DF76E8" w:rsidP="00DF76E8">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0C8E2A40" w14:textId="77777777" w:rsidR="00DF76E8" w:rsidRPr="00CA7404" w:rsidRDefault="00DF76E8" w:rsidP="00DF76E8">
            <w:pPr>
              <w:tabs>
                <w:tab w:val="decimal" w:pos="731"/>
              </w:tabs>
              <w:spacing w:line="240" w:lineRule="exact"/>
              <w:ind w:right="11"/>
              <w:jc w:val="right"/>
              <w:rPr>
                <w:rFonts w:ascii="CordiaUPC" w:eastAsia="Times New Roman" w:hAnsi="CordiaUPC" w:cs="CordiaUPC"/>
                <w:sz w:val="26"/>
                <w:szCs w:val="26"/>
                <w:lang w:val="en-US" w:eastAsia="en-GB" w:bidi="th-TH"/>
              </w:rPr>
            </w:pPr>
          </w:p>
        </w:tc>
        <w:tc>
          <w:tcPr>
            <w:tcW w:w="180" w:type="dxa"/>
            <w:vAlign w:val="bottom"/>
          </w:tcPr>
          <w:p w14:paraId="44F79126" w14:textId="77777777" w:rsidR="00DF76E8" w:rsidRPr="00CA7404" w:rsidRDefault="00DF76E8" w:rsidP="00DF76E8">
            <w:pPr>
              <w:tabs>
                <w:tab w:val="decimal" w:pos="765"/>
                <w:tab w:val="decimal" w:pos="1001"/>
              </w:tabs>
              <w:spacing w:line="240" w:lineRule="exact"/>
              <w:jc w:val="right"/>
              <w:rPr>
                <w:rFonts w:ascii="CordiaUPC" w:eastAsia="Times New Roman" w:hAnsi="CordiaUPC" w:cs="CordiaUPC"/>
                <w:sz w:val="26"/>
                <w:szCs w:val="26"/>
              </w:rPr>
            </w:pPr>
          </w:p>
        </w:tc>
        <w:tc>
          <w:tcPr>
            <w:tcW w:w="990" w:type="dxa"/>
            <w:tcBorders>
              <w:top w:val="double" w:sz="4" w:space="0" w:color="auto"/>
            </w:tcBorders>
            <w:vAlign w:val="bottom"/>
          </w:tcPr>
          <w:p w14:paraId="6888259C" w14:textId="77777777" w:rsidR="00DF76E8" w:rsidRPr="00CA7404" w:rsidRDefault="00DF76E8" w:rsidP="00DF76E8">
            <w:pPr>
              <w:tabs>
                <w:tab w:val="decimal" w:pos="731"/>
              </w:tabs>
              <w:spacing w:line="240" w:lineRule="exact"/>
              <w:ind w:right="11"/>
              <w:jc w:val="right"/>
              <w:rPr>
                <w:rFonts w:ascii="CordiaUPC" w:eastAsia="Times New Roman" w:hAnsi="CordiaUPC" w:cs="CordiaUPC"/>
                <w:sz w:val="26"/>
                <w:szCs w:val="26"/>
                <w:lang w:val="en-US" w:eastAsia="en-GB" w:bidi="th-TH"/>
              </w:rPr>
            </w:pPr>
          </w:p>
        </w:tc>
      </w:tr>
      <w:tr w:rsidR="00DF76E8" w:rsidRPr="00CA7404" w14:paraId="02B318DD" w14:textId="77777777" w:rsidTr="00CA7404">
        <w:trPr>
          <w:cantSplit/>
        </w:trPr>
        <w:tc>
          <w:tcPr>
            <w:tcW w:w="4860" w:type="dxa"/>
          </w:tcPr>
          <w:p w14:paraId="0CD8C733" w14:textId="77777777" w:rsidR="00DF76E8" w:rsidRPr="00CA7404" w:rsidRDefault="00DF76E8" w:rsidP="00DF76E8">
            <w:pPr>
              <w:spacing w:line="240" w:lineRule="exact"/>
              <w:ind w:left="191" w:right="-108" w:hanging="191"/>
              <w:rPr>
                <w:rFonts w:ascii="CordiaUPC" w:eastAsia="Times New Roman" w:hAnsi="CordiaUPC" w:cs="CordiaUPC"/>
                <w:b/>
                <w:bCs/>
                <w:color w:val="000000"/>
                <w:sz w:val="26"/>
                <w:szCs w:val="26"/>
                <w:lang w:val="en-US" w:bidi="th-TH"/>
              </w:rPr>
            </w:pPr>
            <w:r w:rsidRPr="00CA7404">
              <w:rPr>
                <w:rFonts w:ascii="CordiaUPC" w:eastAsia="Times New Roman" w:hAnsi="CordiaUPC" w:cs="CordiaUPC" w:hint="cs"/>
                <w:b/>
                <w:bCs/>
                <w:color w:val="000000"/>
                <w:sz w:val="26"/>
                <w:szCs w:val="26"/>
                <w:lang w:val="en-US" w:bidi="th-TH"/>
              </w:rPr>
              <w:t xml:space="preserve">Diluted earnings per share </w:t>
            </w:r>
            <w:r w:rsidRPr="00CA7404">
              <w:rPr>
                <w:rFonts w:ascii="CordiaUPC" w:eastAsia="Times New Roman" w:hAnsi="CordiaUPC" w:cs="CordiaUPC" w:hint="cs"/>
                <w:b/>
                <w:bCs/>
                <w:i/>
                <w:iCs/>
                <w:color w:val="000000"/>
                <w:sz w:val="26"/>
                <w:szCs w:val="26"/>
                <w:lang w:val="en-US" w:bidi="th-TH"/>
              </w:rPr>
              <w:t>(in Baht)</w:t>
            </w:r>
          </w:p>
        </w:tc>
        <w:tc>
          <w:tcPr>
            <w:tcW w:w="990" w:type="dxa"/>
            <w:tcBorders>
              <w:bottom w:val="double" w:sz="4" w:space="0" w:color="auto"/>
            </w:tcBorders>
            <w:vAlign w:val="bottom"/>
          </w:tcPr>
          <w:p w14:paraId="735EAB51" w14:textId="736C9FA1" w:rsidR="00DF76E8" w:rsidRPr="00CA7404" w:rsidRDefault="000773B0" w:rsidP="00DF76E8">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eastAsia="Times New Roman" w:hAnsi="CordiaUPC" w:cs="CordiaUPC"/>
                <w:b/>
                <w:bCs/>
                <w:sz w:val="26"/>
                <w:szCs w:val="26"/>
                <w:lang w:val="en-US" w:eastAsia="en-GB" w:bidi="th-TH"/>
              </w:rPr>
              <w:t>0.0550</w:t>
            </w:r>
          </w:p>
        </w:tc>
        <w:tc>
          <w:tcPr>
            <w:tcW w:w="180" w:type="dxa"/>
            <w:vAlign w:val="bottom"/>
          </w:tcPr>
          <w:p w14:paraId="11DF40AF" w14:textId="77777777" w:rsidR="00DF76E8" w:rsidRPr="00CA7404" w:rsidRDefault="00DF76E8" w:rsidP="00DF76E8">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3CC12F99" w14:textId="1FA1C940" w:rsidR="00DF76E8" w:rsidRPr="00CA7404" w:rsidRDefault="00DF76E8" w:rsidP="00DF76E8">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CA7404">
              <w:rPr>
                <w:rFonts w:ascii="CordiaUPC" w:eastAsia="Times New Roman" w:hAnsi="CordiaUPC" w:cs="CordiaUPC" w:hint="cs"/>
                <w:b/>
                <w:bCs/>
                <w:sz w:val="26"/>
                <w:szCs w:val="26"/>
                <w:lang w:val="en-US" w:eastAsia="en-GB" w:bidi="th-TH"/>
              </w:rPr>
              <w:t>0.0752</w:t>
            </w:r>
          </w:p>
        </w:tc>
        <w:tc>
          <w:tcPr>
            <w:tcW w:w="180" w:type="dxa"/>
            <w:vAlign w:val="bottom"/>
          </w:tcPr>
          <w:p w14:paraId="5A4BD8FF" w14:textId="77777777" w:rsidR="00DF76E8" w:rsidRPr="00CA7404" w:rsidRDefault="00DF76E8" w:rsidP="00DF76E8">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2AD0955D" w14:textId="35B395AC" w:rsidR="00DF76E8" w:rsidRPr="00CA7404" w:rsidRDefault="000773B0" w:rsidP="00DF76E8">
            <w:pPr>
              <w:tabs>
                <w:tab w:val="decimal" w:pos="731"/>
              </w:tabs>
              <w:spacing w:line="240" w:lineRule="exact"/>
              <w:ind w:right="11"/>
              <w:jc w:val="right"/>
              <w:rPr>
                <w:rFonts w:ascii="CordiaUPC" w:eastAsia="Times New Roman" w:hAnsi="CordiaUPC" w:cs="CordiaUPC"/>
                <w:b/>
                <w:bCs/>
                <w:sz w:val="26"/>
                <w:szCs w:val="26"/>
                <w:lang w:val="en-US" w:eastAsia="en-GB" w:bidi="th-TH"/>
              </w:rPr>
            </w:pPr>
            <w:r>
              <w:rPr>
                <w:rFonts w:ascii="CordiaUPC" w:eastAsia="Times New Roman" w:hAnsi="CordiaUPC" w:cs="CordiaUPC"/>
                <w:b/>
                <w:bCs/>
                <w:sz w:val="26"/>
                <w:szCs w:val="26"/>
                <w:lang w:val="en-US" w:eastAsia="en-GB" w:bidi="th-TH"/>
              </w:rPr>
              <w:t>0.0232</w:t>
            </w:r>
          </w:p>
        </w:tc>
        <w:tc>
          <w:tcPr>
            <w:tcW w:w="180" w:type="dxa"/>
            <w:vAlign w:val="bottom"/>
          </w:tcPr>
          <w:p w14:paraId="1EFEEBC0" w14:textId="77777777" w:rsidR="00DF76E8" w:rsidRPr="00CA7404" w:rsidRDefault="00DF76E8" w:rsidP="00DF76E8">
            <w:pPr>
              <w:tabs>
                <w:tab w:val="decimal" w:pos="765"/>
                <w:tab w:val="decimal" w:pos="1001"/>
              </w:tabs>
              <w:spacing w:line="240" w:lineRule="exact"/>
              <w:jc w:val="right"/>
              <w:rPr>
                <w:rFonts w:ascii="CordiaUPC" w:eastAsia="Times New Roman" w:hAnsi="CordiaUPC" w:cs="CordiaUPC"/>
                <w:b/>
                <w:bCs/>
                <w:sz w:val="26"/>
                <w:szCs w:val="26"/>
              </w:rPr>
            </w:pPr>
          </w:p>
        </w:tc>
        <w:tc>
          <w:tcPr>
            <w:tcW w:w="990" w:type="dxa"/>
            <w:tcBorders>
              <w:bottom w:val="double" w:sz="4" w:space="0" w:color="auto"/>
            </w:tcBorders>
            <w:vAlign w:val="bottom"/>
          </w:tcPr>
          <w:p w14:paraId="34A6EBDC" w14:textId="79370645" w:rsidR="00DF76E8" w:rsidRPr="00CA7404" w:rsidRDefault="00DF76E8" w:rsidP="00DF76E8">
            <w:pPr>
              <w:tabs>
                <w:tab w:val="decimal" w:pos="731"/>
              </w:tabs>
              <w:spacing w:line="240" w:lineRule="exact"/>
              <w:ind w:right="11"/>
              <w:jc w:val="right"/>
              <w:rPr>
                <w:rFonts w:ascii="CordiaUPC" w:eastAsia="Times New Roman" w:hAnsi="CordiaUPC" w:cs="CordiaUPC"/>
                <w:b/>
                <w:bCs/>
                <w:sz w:val="26"/>
                <w:szCs w:val="26"/>
                <w:lang w:val="en-US" w:eastAsia="en-GB" w:bidi="th-TH"/>
              </w:rPr>
            </w:pPr>
            <w:r w:rsidRPr="00CA7404">
              <w:rPr>
                <w:rFonts w:ascii="CordiaUPC" w:eastAsia="Times New Roman" w:hAnsi="CordiaUPC" w:cs="CordiaUPC" w:hint="cs"/>
                <w:b/>
                <w:bCs/>
                <w:sz w:val="26"/>
                <w:szCs w:val="26"/>
                <w:lang w:val="en-US" w:eastAsia="en-GB" w:bidi="th-TH"/>
              </w:rPr>
              <w:t>0.2325</w:t>
            </w:r>
          </w:p>
        </w:tc>
      </w:tr>
    </w:tbl>
    <w:p w14:paraId="07CD878F" w14:textId="1ABB99A0" w:rsidR="00372149" w:rsidRDefault="00372149" w:rsidP="00CA7404">
      <w:pPr>
        <w:spacing w:line="240" w:lineRule="exact"/>
        <w:rPr>
          <w:rFonts w:ascii="CordiaUPC" w:hAnsi="CordiaUPC" w:cs="CordiaUPC"/>
          <w:sz w:val="28"/>
          <w:szCs w:val="28"/>
        </w:rPr>
      </w:pPr>
    </w:p>
    <w:p w14:paraId="3E9C02F1" w14:textId="77777777" w:rsidR="00E953CF" w:rsidRPr="00CA7404" w:rsidRDefault="00E953CF" w:rsidP="00CA7404">
      <w:pPr>
        <w:spacing w:line="240" w:lineRule="exact"/>
        <w:rPr>
          <w:rFonts w:ascii="CordiaUPC" w:hAnsi="CordiaUPC" w:cs="CordiaUPC"/>
          <w:sz w:val="28"/>
          <w:szCs w:val="28"/>
        </w:rPr>
      </w:pPr>
    </w:p>
    <w:p w14:paraId="3A1BA322" w14:textId="568C0583" w:rsidR="00372149" w:rsidRDefault="00AC4D59" w:rsidP="0001118D">
      <w:pPr>
        <w:tabs>
          <w:tab w:val="left" w:pos="540"/>
          <w:tab w:val="left" w:pos="1080"/>
        </w:tabs>
        <w:spacing w:line="240" w:lineRule="exact"/>
        <w:ind w:right="389"/>
        <w:jc w:val="thaiDistribute"/>
        <w:rPr>
          <w:rFonts w:ascii="CordiaUPC" w:hAnsi="CordiaUPC" w:cs="CordiaUPC"/>
          <w:b/>
          <w:bCs/>
          <w:sz w:val="28"/>
          <w:szCs w:val="28"/>
        </w:rPr>
      </w:pPr>
      <w:r w:rsidRPr="00E51CBF">
        <w:rPr>
          <w:rFonts w:ascii="CordiaUPC" w:hAnsi="CordiaUPC" w:cs="CordiaUPC"/>
          <w:b/>
          <w:bCs/>
          <w:sz w:val="28"/>
          <w:szCs w:val="28"/>
        </w:rPr>
        <w:t>4</w:t>
      </w:r>
      <w:r w:rsidR="00786D3E" w:rsidRPr="00E51CBF">
        <w:rPr>
          <w:rFonts w:ascii="CordiaUPC" w:hAnsi="CordiaUPC" w:cs="CordiaUPC"/>
          <w:b/>
          <w:bCs/>
          <w:sz w:val="28"/>
          <w:szCs w:val="28"/>
        </w:rPr>
        <w:t>5</w:t>
      </w:r>
      <w:r w:rsidR="00372149" w:rsidRPr="00E51CBF">
        <w:rPr>
          <w:rFonts w:ascii="CordiaUPC" w:hAnsi="CordiaUPC" w:cs="CordiaUPC" w:hint="cs"/>
          <w:b/>
          <w:bCs/>
          <w:sz w:val="28"/>
          <w:szCs w:val="28"/>
        </w:rPr>
        <w:tab/>
      </w:r>
      <w:r w:rsidR="00372149" w:rsidRPr="00E51CBF">
        <w:rPr>
          <w:rFonts w:ascii="CordiaUPC" w:hAnsi="CordiaUPC" w:cs="CordiaUPC"/>
          <w:b/>
          <w:bCs/>
          <w:sz w:val="28"/>
          <w:szCs w:val="28"/>
        </w:rPr>
        <w:t>Events after the reporting period</w:t>
      </w:r>
    </w:p>
    <w:p w14:paraId="25C1727B" w14:textId="77777777" w:rsidR="0001118D" w:rsidRPr="0001118D" w:rsidRDefault="0001118D" w:rsidP="0001118D">
      <w:pPr>
        <w:tabs>
          <w:tab w:val="left" w:pos="540"/>
          <w:tab w:val="left" w:pos="1080"/>
        </w:tabs>
        <w:spacing w:line="240" w:lineRule="auto"/>
        <w:ind w:left="540" w:right="-2"/>
        <w:jc w:val="thaiDistribute"/>
        <w:rPr>
          <w:rFonts w:ascii="CordiaUPC" w:hAnsi="CordiaUPC" w:cs="CordiaUPC"/>
          <w:sz w:val="26"/>
          <w:szCs w:val="26"/>
          <w:cs/>
          <w:lang w:val="en-US"/>
        </w:rPr>
      </w:pPr>
    </w:p>
    <w:p w14:paraId="29B5F300" w14:textId="6EC76368" w:rsidR="0001118D" w:rsidRPr="008F39EB" w:rsidRDefault="0001118D" w:rsidP="008F39EB">
      <w:pPr>
        <w:pStyle w:val="BodyText"/>
        <w:spacing w:after="240"/>
        <w:ind w:left="547"/>
        <w:jc w:val="both"/>
        <w:rPr>
          <w:rFonts w:ascii="CordiaUPC" w:hAnsi="CordiaUPC" w:cs="CordiaUPC"/>
          <w:color w:val="000000" w:themeColor="text1"/>
          <w:sz w:val="26"/>
          <w:szCs w:val="26"/>
        </w:rPr>
      </w:pPr>
      <w:r w:rsidRPr="0001118D">
        <w:rPr>
          <w:rFonts w:ascii="CordiaUPC" w:hAnsi="CordiaUPC" w:cs="CordiaUPC"/>
          <w:color w:val="000000" w:themeColor="text1"/>
          <w:sz w:val="26"/>
          <w:szCs w:val="26"/>
        </w:rPr>
        <w:t xml:space="preserve">On 3 July 2021 (“business transfer date”), </w:t>
      </w:r>
      <w:proofErr w:type="spellStart"/>
      <w:r w:rsidRPr="0001118D">
        <w:rPr>
          <w:rFonts w:ascii="CordiaUPC" w:hAnsi="CordiaUPC" w:cs="CordiaUPC"/>
          <w:color w:val="000000" w:themeColor="text1"/>
          <w:sz w:val="26"/>
          <w:szCs w:val="26"/>
        </w:rPr>
        <w:t>Thanachart</w:t>
      </w:r>
      <w:proofErr w:type="spellEnd"/>
      <w:r w:rsidRPr="0001118D">
        <w:rPr>
          <w:rFonts w:ascii="CordiaUPC" w:hAnsi="CordiaUPC" w:cs="CordiaUPC"/>
          <w:color w:val="000000" w:themeColor="text1"/>
          <w:sz w:val="26"/>
          <w:szCs w:val="26"/>
        </w:rPr>
        <w:t xml:space="preserve"> Bank completed the transfer of its entire business (“the Business”) to the Bank. The transaction is considered as business combination under common control. The Business consists of all business undertakings under </w:t>
      </w:r>
      <w:proofErr w:type="spellStart"/>
      <w:r w:rsidRPr="0001118D">
        <w:rPr>
          <w:rFonts w:ascii="CordiaUPC" w:hAnsi="CordiaUPC" w:cs="CordiaUPC"/>
          <w:color w:val="000000" w:themeColor="text1"/>
          <w:sz w:val="26"/>
          <w:szCs w:val="26"/>
        </w:rPr>
        <w:t>Thanachart</w:t>
      </w:r>
      <w:proofErr w:type="spellEnd"/>
      <w:r w:rsidRPr="0001118D">
        <w:rPr>
          <w:rFonts w:ascii="CordiaUPC" w:hAnsi="CordiaUPC" w:cs="CordiaUPC"/>
          <w:color w:val="000000" w:themeColor="text1"/>
          <w:sz w:val="26"/>
          <w:szCs w:val="26"/>
        </w:rPr>
        <w:t xml:space="preserve"> Bank’s umbrella, including commercial banking business and retail banking business, all asset and liabilities, and rights and obligation as of the transferring date. The total price of the Business is determined of Baht 161,412 million and the payment will be made on the dates mutually agreed within 2021.</w:t>
      </w:r>
    </w:p>
    <w:p w14:paraId="5C7ABF65" w14:textId="02A25C27" w:rsidR="000872A7" w:rsidRPr="000872A7" w:rsidRDefault="000872A7" w:rsidP="000872A7">
      <w:pPr>
        <w:pStyle w:val="ListParagraph"/>
        <w:ind w:left="540" w:right="-27"/>
        <w:jc w:val="thaiDistribute"/>
        <w:rPr>
          <w:rFonts w:ascii="CordiaUPC" w:eastAsia="Calibri" w:hAnsi="CordiaUPC" w:cs="CordiaUPC"/>
          <w:color w:val="000000" w:themeColor="text1"/>
          <w:sz w:val="26"/>
          <w:szCs w:val="26"/>
        </w:rPr>
      </w:pPr>
      <w:r w:rsidRPr="000872A7">
        <w:rPr>
          <w:rFonts w:ascii="CordiaUPC" w:eastAsia="Calibri" w:hAnsi="CordiaUPC" w:cs="CordiaUPC"/>
          <w:color w:val="000000" w:themeColor="text1"/>
          <w:sz w:val="26"/>
          <w:szCs w:val="26"/>
        </w:rPr>
        <w:t>The major classes of the carrying amount of assets acquired and liabilities assumed and surplus on business combination under common control recognised at the transferring date are summarised as follows:</w:t>
      </w:r>
    </w:p>
    <w:p w14:paraId="76BDFC82" w14:textId="77777777" w:rsidR="0001118D" w:rsidRPr="0001118D" w:rsidRDefault="0001118D" w:rsidP="000872A7">
      <w:pPr>
        <w:rPr>
          <w:rFonts w:ascii="CordiaUPC" w:hAnsi="CordiaUPC" w:cs="CordiaUPC"/>
          <w:color w:val="000000" w:themeColor="text1"/>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4770"/>
        <w:gridCol w:w="180"/>
        <w:gridCol w:w="2070"/>
        <w:gridCol w:w="2070"/>
      </w:tblGrid>
      <w:tr w:rsidR="000872A7" w:rsidRPr="000872A7" w14:paraId="1725BFFC" w14:textId="77777777" w:rsidTr="00E51CBF">
        <w:trPr>
          <w:cantSplit/>
          <w:tblHeader/>
        </w:trPr>
        <w:tc>
          <w:tcPr>
            <w:tcW w:w="4770" w:type="dxa"/>
            <w:shd w:val="clear" w:color="auto" w:fill="auto"/>
            <w:vAlign w:val="bottom"/>
          </w:tcPr>
          <w:p w14:paraId="2C9E6FFD" w14:textId="77777777" w:rsidR="000872A7" w:rsidRPr="00E51CBF" w:rsidRDefault="000872A7" w:rsidP="00D3207F">
            <w:pPr>
              <w:pStyle w:val="acctfourfigures"/>
              <w:tabs>
                <w:tab w:val="clear" w:pos="765"/>
              </w:tabs>
              <w:spacing w:line="240" w:lineRule="auto"/>
              <w:rPr>
                <w:rFonts w:ascii="CordiaUPC" w:hAnsi="CordiaUPC" w:cs="CordiaUPC"/>
                <w:b/>
                <w:bCs/>
                <w:i/>
                <w:iCs/>
                <w:color w:val="000000" w:themeColor="text1"/>
                <w:sz w:val="26"/>
                <w:szCs w:val="26"/>
              </w:rPr>
            </w:pPr>
          </w:p>
        </w:tc>
        <w:tc>
          <w:tcPr>
            <w:tcW w:w="180" w:type="dxa"/>
          </w:tcPr>
          <w:p w14:paraId="553B17DF" w14:textId="77777777" w:rsidR="000872A7" w:rsidRPr="00E51CBF" w:rsidRDefault="000872A7" w:rsidP="00D3207F">
            <w:pPr>
              <w:pStyle w:val="acctmergecolhdg"/>
              <w:spacing w:line="240" w:lineRule="auto"/>
              <w:ind w:left="-77" w:right="-81"/>
              <w:rPr>
                <w:rFonts w:ascii="CordiaUPC" w:hAnsi="CordiaUPC" w:cs="CordiaUPC"/>
                <w:color w:val="000000" w:themeColor="text1"/>
                <w:sz w:val="26"/>
                <w:szCs w:val="26"/>
                <w:lang w:bidi="th-TH"/>
              </w:rPr>
            </w:pPr>
          </w:p>
        </w:tc>
        <w:tc>
          <w:tcPr>
            <w:tcW w:w="2070" w:type="dxa"/>
            <w:vAlign w:val="center"/>
          </w:tcPr>
          <w:p w14:paraId="570FB37B" w14:textId="77777777" w:rsidR="000872A7" w:rsidRPr="00E51CBF" w:rsidRDefault="000872A7" w:rsidP="00D3207F">
            <w:pPr>
              <w:pStyle w:val="acctmergecolhdg"/>
              <w:spacing w:line="240" w:lineRule="auto"/>
              <w:rPr>
                <w:rFonts w:ascii="CordiaUPC" w:hAnsi="CordiaUPC" w:cs="CordiaUPC"/>
                <w:color w:val="000000" w:themeColor="text1"/>
                <w:sz w:val="26"/>
                <w:szCs w:val="26"/>
              </w:rPr>
            </w:pPr>
          </w:p>
        </w:tc>
        <w:tc>
          <w:tcPr>
            <w:tcW w:w="2070" w:type="dxa"/>
            <w:vAlign w:val="bottom"/>
          </w:tcPr>
          <w:p w14:paraId="10655DFD" w14:textId="77777777" w:rsidR="000872A7" w:rsidRPr="00E51CBF" w:rsidRDefault="000872A7" w:rsidP="00D3207F">
            <w:pPr>
              <w:pStyle w:val="acctmergecolhdg"/>
              <w:spacing w:line="240" w:lineRule="auto"/>
              <w:ind w:left="-85" w:right="-82"/>
              <w:rPr>
                <w:rFonts w:ascii="CordiaUPC" w:hAnsi="CordiaUPC" w:cs="CordiaUPC"/>
                <w:color w:val="000000" w:themeColor="text1"/>
                <w:sz w:val="26"/>
                <w:szCs w:val="26"/>
                <w:lang w:bidi="th-TH"/>
              </w:rPr>
            </w:pPr>
            <w:r w:rsidRPr="00E51CBF">
              <w:rPr>
                <w:rFonts w:ascii="CordiaUPC" w:hAnsi="CordiaUPC" w:cs="CordiaUPC"/>
                <w:color w:val="000000" w:themeColor="text1"/>
                <w:sz w:val="26"/>
                <w:szCs w:val="26"/>
                <w:lang w:bidi="th-TH"/>
              </w:rPr>
              <w:t>Amount</w:t>
            </w:r>
          </w:p>
          <w:p w14:paraId="1BD36065" w14:textId="77777777" w:rsidR="000872A7" w:rsidRPr="00E51CBF" w:rsidRDefault="000872A7" w:rsidP="00D3207F">
            <w:pPr>
              <w:pStyle w:val="acctmergecolhdg"/>
              <w:spacing w:line="240" w:lineRule="auto"/>
              <w:ind w:left="-85" w:right="-82"/>
              <w:rPr>
                <w:rFonts w:ascii="CordiaUPC" w:hAnsi="CordiaUPC" w:cs="CordiaUPC"/>
                <w:b w:val="0"/>
                <w:bCs/>
                <w:i/>
                <w:iCs/>
                <w:color w:val="000000" w:themeColor="text1"/>
                <w:sz w:val="26"/>
                <w:szCs w:val="26"/>
              </w:rPr>
            </w:pPr>
            <w:r w:rsidRPr="00E51CBF">
              <w:rPr>
                <w:rFonts w:ascii="CordiaUPC" w:hAnsi="CordiaUPC" w:cs="CordiaUPC"/>
                <w:b w:val="0"/>
                <w:bCs/>
                <w:i/>
                <w:iCs/>
                <w:color w:val="000000" w:themeColor="text1"/>
                <w:sz w:val="26"/>
                <w:szCs w:val="26"/>
                <w:lang w:bidi="th-TH"/>
              </w:rPr>
              <w:t>(Million Baht)</w:t>
            </w:r>
          </w:p>
        </w:tc>
      </w:tr>
      <w:tr w:rsidR="00E51CBF" w:rsidRPr="000872A7" w14:paraId="44C7C0BB" w14:textId="77777777" w:rsidTr="00E51CBF">
        <w:trPr>
          <w:cantSplit/>
          <w:trHeight w:val="191"/>
        </w:trPr>
        <w:tc>
          <w:tcPr>
            <w:tcW w:w="4770" w:type="dxa"/>
          </w:tcPr>
          <w:p w14:paraId="19B96D01" w14:textId="2FA7C9B8" w:rsidR="00E51CBF" w:rsidRPr="00E51CBF" w:rsidRDefault="00E51CBF" w:rsidP="00E51CBF">
            <w:pPr>
              <w:spacing w:line="240" w:lineRule="auto"/>
              <w:ind w:left="175" w:hanging="175"/>
              <w:rPr>
                <w:rFonts w:ascii="CordiaUPC" w:hAnsi="CordiaUPC" w:cs="CordiaUPC"/>
                <w:color w:val="000000" w:themeColor="text1"/>
                <w:sz w:val="26"/>
                <w:szCs w:val="26"/>
                <w:cs/>
                <w:lang w:bidi="th-TH"/>
              </w:rPr>
            </w:pPr>
            <w:r w:rsidRPr="00E51CBF">
              <w:rPr>
                <w:rFonts w:ascii="CordiaUPC" w:hAnsi="CordiaUPC" w:cs="CordiaUPC"/>
                <w:color w:val="000000" w:themeColor="text1"/>
                <w:sz w:val="26"/>
                <w:szCs w:val="26"/>
              </w:rPr>
              <w:t>Investments, net</w:t>
            </w:r>
          </w:p>
        </w:tc>
        <w:tc>
          <w:tcPr>
            <w:tcW w:w="180" w:type="dxa"/>
          </w:tcPr>
          <w:p w14:paraId="79978A23"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459B6B8F" w14:textId="77777777" w:rsidR="00E51CBF" w:rsidRPr="00E51CBF" w:rsidRDefault="00E51CBF" w:rsidP="00E51CBF">
            <w:pPr>
              <w:pStyle w:val="acctfourfigures"/>
              <w:spacing w:line="240" w:lineRule="auto"/>
              <w:rPr>
                <w:rFonts w:ascii="CordiaUPC" w:hAnsi="CordiaUPC" w:cs="CordiaUPC"/>
                <w:color w:val="000000" w:themeColor="text1"/>
                <w:sz w:val="26"/>
                <w:szCs w:val="26"/>
              </w:rPr>
            </w:pPr>
          </w:p>
        </w:tc>
        <w:tc>
          <w:tcPr>
            <w:tcW w:w="2070" w:type="dxa"/>
          </w:tcPr>
          <w:p w14:paraId="767A16C0" w14:textId="673B4053" w:rsidR="00E51CBF" w:rsidRPr="00E51CBF" w:rsidRDefault="00E51CBF" w:rsidP="00E51CBF">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E51CBF">
              <w:rPr>
                <w:rFonts w:ascii="CordiaUPC" w:hAnsi="CordiaUPC" w:cs="CordiaUPC"/>
                <w:color w:val="000000" w:themeColor="text1"/>
                <w:sz w:val="26"/>
                <w:szCs w:val="26"/>
                <w:lang w:val="en-US" w:bidi="th-TH"/>
              </w:rPr>
              <w:t>82,717</w:t>
            </w:r>
          </w:p>
        </w:tc>
      </w:tr>
      <w:tr w:rsidR="00E51CBF" w:rsidRPr="000872A7" w14:paraId="4214F9B3" w14:textId="77777777" w:rsidTr="00E51CBF">
        <w:trPr>
          <w:cantSplit/>
          <w:trHeight w:val="191"/>
        </w:trPr>
        <w:tc>
          <w:tcPr>
            <w:tcW w:w="4770" w:type="dxa"/>
          </w:tcPr>
          <w:p w14:paraId="765F9A77" w14:textId="52F25369" w:rsidR="00E51CBF" w:rsidRPr="00E51CBF" w:rsidRDefault="00E51CBF" w:rsidP="00E51CBF">
            <w:pPr>
              <w:spacing w:line="240" w:lineRule="auto"/>
              <w:ind w:left="175" w:right="-79" w:hanging="175"/>
              <w:rPr>
                <w:rFonts w:ascii="CordiaUPC" w:hAnsi="CordiaUPC" w:cs="CordiaUPC"/>
                <w:color w:val="000000" w:themeColor="text1"/>
                <w:sz w:val="26"/>
                <w:szCs w:val="26"/>
              </w:rPr>
            </w:pPr>
            <w:r w:rsidRPr="00E51CBF">
              <w:rPr>
                <w:rFonts w:ascii="CordiaUPC" w:hAnsi="CordiaUPC" w:cs="CordiaUPC"/>
                <w:color w:val="000000" w:themeColor="text1"/>
                <w:sz w:val="26"/>
                <w:szCs w:val="26"/>
              </w:rPr>
              <w:t>Loans to customers and accrued interest receivables, net</w:t>
            </w:r>
          </w:p>
        </w:tc>
        <w:tc>
          <w:tcPr>
            <w:tcW w:w="180" w:type="dxa"/>
          </w:tcPr>
          <w:p w14:paraId="4CB5B84C"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726C1931" w14:textId="77777777" w:rsidR="00E51CBF" w:rsidRPr="00E51CBF" w:rsidRDefault="00E51CBF" w:rsidP="00E51CBF">
            <w:pPr>
              <w:pStyle w:val="acctfourfigures"/>
              <w:spacing w:line="240" w:lineRule="auto"/>
              <w:rPr>
                <w:rFonts w:ascii="CordiaUPC" w:hAnsi="CordiaUPC" w:cs="CordiaUPC"/>
                <w:color w:val="000000" w:themeColor="text1"/>
                <w:sz w:val="26"/>
                <w:szCs w:val="26"/>
              </w:rPr>
            </w:pPr>
          </w:p>
        </w:tc>
        <w:tc>
          <w:tcPr>
            <w:tcW w:w="2070" w:type="dxa"/>
          </w:tcPr>
          <w:p w14:paraId="380F67FC" w14:textId="6F604EE8" w:rsidR="00E51CBF" w:rsidRPr="00E51CBF" w:rsidRDefault="00E51CBF" w:rsidP="00E51CBF">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E51CBF">
              <w:rPr>
                <w:rFonts w:ascii="CordiaUPC" w:hAnsi="CordiaUPC" w:cs="CordiaUPC"/>
                <w:color w:val="000000" w:themeColor="text1"/>
                <w:sz w:val="26"/>
                <w:szCs w:val="26"/>
                <w:lang w:val="en-US"/>
              </w:rPr>
              <w:t>6</w:t>
            </w:r>
            <w:r w:rsidR="00121BA7">
              <w:rPr>
                <w:rFonts w:ascii="CordiaUPC" w:hAnsi="CordiaUPC" w:cs="CordiaUPC"/>
                <w:color w:val="000000" w:themeColor="text1"/>
                <w:sz w:val="26"/>
                <w:szCs w:val="26"/>
                <w:lang w:val="en-US"/>
              </w:rPr>
              <w:t>22</w:t>
            </w:r>
            <w:r w:rsidRPr="00E51CBF">
              <w:rPr>
                <w:rFonts w:ascii="CordiaUPC" w:hAnsi="CordiaUPC" w:cs="CordiaUPC"/>
                <w:color w:val="000000" w:themeColor="text1"/>
                <w:sz w:val="26"/>
                <w:szCs w:val="26"/>
                <w:lang w:val="en-US"/>
              </w:rPr>
              <w:t>,</w:t>
            </w:r>
            <w:r w:rsidR="00121BA7">
              <w:rPr>
                <w:rFonts w:ascii="CordiaUPC" w:hAnsi="CordiaUPC" w:cs="CordiaUPC"/>
                <w:color w:val="000000" w:themeColor="text1"/>
                <w:sz w:val="26"/>
                <w:szCs w:val="26"/>
                <w:lang w:val="en-US"/>
              </w:rPr>
              <w:t>249</w:t>
            </w:r>
          </w:p>
        </w:tc>
      </w:tr>
      <w:tr w:rsidR="00E51CBF" w:rsidRPr="000872A7" w14:paraId="38DE50EB" w14:textId="77777777" w:rsidTr="00E51CBF">
        <w:trPr>
          <w:cantSplit/>
          <w:trHeight w:val="191"/>
        </w:trPr>
        <w:tc>
          <w:tcPr>
            <w:tcW w:w="4770" w:type="dxa"/>
          </w:tcPr>
          <w:p w14:paraId="3E399EE0" w14:textId="298FE673" w:rsidR="00E51CBF" w:rsidRPr="00E51CBF" w:rsidRDefault="00E51CBF" w:rsidP="00E51CBF">
            <w:pPr>
              <w:spacing w:line="240" w:lineRule="auto"/>
              <w:ind w:left="175" w:right="-79" w:hanging="175"/>
              <w:rPr>
                <w:rFonts w:ascii="CordiaUPC" w:hAnsi="CordiaUPC" w:cs="CordiaUPC"/>
                <w:color w:val="000000" w:themeColor="text1"/>
                <w:sz w:val="26"/>
                <w:szCs w:val="26"/>
                <w:lang w:val="en-US"/>
              </w:rPr>
            </w:pPr>
            <w:r w:rsidRPr="00E51CBF">
              <w:rPr>
                <w:rFonts w:ascii="CordiaUPC" w:hAnsi="CordiaUPC" w:cs="CordiaUPC"/>
                <w:color w:val="000000" w:themeColor="text1"/>
                <w:sz w:val="26"/>
                <w:szCs w:val="26"/>
              </w:rPr>
              <w:t>Other assets</w:t>
            </w:r>
          </w:p>
        </w:tc>
        <w:tc>
          <w:tcPr>
            <w:tcW w:w="180" w:type="dxa"/>
          </w:tcPr>
          <w:p w14:paraId="4390C227"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237536A6" w14:textId="77777777" w:rsidR="00E51CBF" w:rsidRPr="00E51CBF" w:rsidRDefault="00E51CBF" w:rsidP="00E51CBF">
            <w:pPr>
              <w:pStyle w:val="acctfourfigures"/>
              <w:spacing w:line="240" w:lineRule="auto"/>
              <w:rPr>
                <w:rFonts w:ascii="CordiaUPC" w:hAnsi="CordiaUPC" w:cs="CordiaUPC"/>
                <w:color w:val="000000" w:themeColor="text1"/>
                <w:sz w:val="26"/>
                <w:szCs w:val="26"/>
              </w:rPr>
            </w:pPr>
          </w:p>
        </w:tc>
        <w:tc>
          <w:tcPr>
            <w:tcW w:w="2070" w:type="dxa"/>
          </w:tcPr>
          <w:p w14:paraId="62BE4808" w14:textId="30D8E4A8" w:rsidR="00E51CBF" w:rsidRPr="00E51CBF" w:rsidRDefault="00E51CBF" w:rsidP="00E51CBF">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E51CBF">
              <w:rPr>
                <w:rFonts w:ascii="CordiaUPC" w:hAnsi="CordiaUPC" w:cs="CordiaUPC"/>
                <w:color w:val="000000" w:themeColor="text1"/>
                <w:sz w:val="26"/>
                <w:szCs w:val="26"/>
                <w:lang w:val="en-US"/>
              </w:rPr>
              <w:t>4</w:t>
            </w:r>
            <w:r w:rsidR="00121BA7">
              <w:rPr>
                <w:rFonts w:ascii="CordiaUPC" w:hAnsi="CordiaUPC" w:cs="CordiaUPC"/>
                <w:color w:val="000000" w:themeColor="text1"/>
                <w:sz w:val="26"/>
                <w:szCs w:val="26"/>
                <w:lang w:val="en-US"/>
              </w:rPr>
              <w:t>7</w:t>
            </w:r>
            <w:r w:rsidRPr="00E51CBF">
              <w:rPr>
                <w:rFonts w:ascii="CordiaUPC" w:hAnsi="CordiaUPC" w:cs="CordiaUPC"/>
                <w:color w:val="000000" w:themeColor="text1"/>
                <w:sz w:val="26"/>
                <w:szCs w:val="26"/>
                <w:lang w:val="en-US"/>
              </w:rPr>
              <w:t>,</w:t>
            </w:r>
            <w:r w:rsidR="00121BA7">
              <w:rPr>
                <w:rFonts w:ascii="CordiaUPC" w:hAnsi="CordiaUPC" w:cs="CordiaUPC"/>
                <w:color w:val="000000" w:themeColor="text1"/>
                <w:sz w:val="26"/>
                <w:szCs w:val="26"/>
                <w:lang w:val="en-US"/>
              </w:rPr>
              <w:t>934</w:t>
            </w:r>
          </w:p>
        </w:tc>
      </w:tr>
      <w:tr w:rsidR="00E51CBF" w:rsidRPr="000872A7" w14:paraId="7C856A0D" w14:textId="77777777" w:rsidTr="00E51CBF">
        <w:trPr>
          <w:cantSplit/>
          <w:trHeight w:val="191"/>
        </w:trPr>
        <w:tc>
          <w:tcPr>
            <w:tcW w:w="4770" w:type="dxa"/>
          </w:tcPr>
          <w:p w14:paraId="593166BF" w14:textId="638CA67E" w:rsidR="00E51CBF" w:rsidRPr="00E51CBF" w:rsidRDefault="00E51CBF" w:rsidP="00E51CBF">
            <w:pPr>
              <w:spacing w:line="240" w:lineRule="auto"/>
              <w:ind w:left="175" w:right="-79" w:hanging="175"/>
              <w:rPr>
                <w:rFonts w:ascii="CordiaUPC" w:hAnsi="CordiaUPC" w:cs="CordiaUPC"/>
                <w:color w:val="000000" w:themeColor="text1"/>
                <w:sz w:val="26"/>
                <w:szCs w:val="26"/>
              </w:rPr>
            </w:pPr>
            <w:r w:rsidRPr="00E51CBF">
              <w:rPr>
                <w:rFonts w:ascii="CordiaUPC" w:hAnsi="CordiaUPC" w:cs="CordiaUPC"/>
                <w:color w:val="000000" w:themeColor="text1"/>
                <w:sz w:val="26"/>
                <w:szCs w:val="26"/>
              </w:rPr>
              <w:t>Deposits</w:t>
            </w:r>
          </w:p>
        </w:tc>
        <w:tc>
          <w:tcPr>
            <w:tcW w:w="180" w:type="dxa"/>
          </w:tcPr>
          <w:p w14:paraId="573F8520"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3AE3115D" w14:textId="77777777" w:rsidR="00E51CBF" w:rsidRPr="00E51CBF" w:rsidRDefault="00E51CBF" w:rsidP="00E51CBF">
            <w:pPr>
              <w:pStyle w:val="acctfourfigures"/>
              <w:spacing w:line="240" w:lineRule="auto"/>
              <w:rPr>
                <w:rFonts w:ascii="CordiaUPC" w:hAnsi="CordiaUPC" w:cs="CordiaUPC"/>
                <w:color w:val="000000" w:themeColor="text1"/>
                <w:sz w:val="26"/>
                <w:szCs w:val="26"/>
              </w:rPr>
            </w:pPr>
          </w:p>
        </w:tc>
        <w:tc>
          <w:tcPr>
            <w:tcW w:w="2070" w:type="dxa"/>
          </w:tcPr>
          <w:p w14:paraId="341DF67A" w14:textId="4FD3ECFB" w:rsidR="00E51CBF" w:rsidRPr="00E51CBF" w:rsidRDefault="00E51CBF" w:rsidP="00E51CBF">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E51CBF">
              <w:rPr>
                <w:rFonts w:ascii="CordiaUPC" w:hAnsi="CordiaUPC" w:cs="CordiaUPC"/>
                <w:color w:val="000000" w:themeColor="text1"/>
                <w:sz w:val="26"/>
                <w:szCs w:val="26"/>
                <w:lang w:val="en-US"/>
              </w:rPr>
              <w:t>(457,319)</w:t>
            </w:r>
          </w:p>
        </w:tc>
      </w:tr>
      <w:tr w:rsidR="00E51CBF" w:rsidRPr="000872A7" w14:paraId="09AAF4A4" w14:textId="77777777" w:rsidTr="00E51CBF">
        <w:trPr>
          <w:cantSplit/>
          <w:trHeight w:val="191"/>
        </w:trPr>
        <w:tc>
          <w:tcPr>
            <w:tcW w:w="4770" w:type="dxa"/>
          </w:tcPr>
          <w:p w14:paraId="261698FA" w14:textId="1AA3A25F" w:rsidR="00E51CBF" w:rsidRPr="00E54703" w:rsidRDefault="00E51CBF" w:rsidP="00E51CBF">
            <w:pPr>
              <w:spacing w:line="240" w:lineRule="auto"/>
              <w:ind w:left="173" w:right="14" w:hanging="173"/>
              <w:rPr>
                <w:rFonts w:ascii="CordiaUPC" w:hAnsi="CordiaUPC" w:cs="CordiaUPC"/>
                <w:color w:val="000000" w:themeColor="text1"/>
                <w:sz w:val="26"/>
                <w:szCs w:val="26"/>
                <w:lang w:val="en-US" w:bidi="th-TH"/>
              </w:rPr>
            </w:pPr>
            <w:r w:rsidRPr="00E51CBF">
              <w:rPr>
                <w:rFonts w:ascii="CordiaUPC" w:hAnsi="CordiaUPC" w:cs="CordiaUPC"/>
                <w:color w:val="000000" w:themeColor="text1"/>
                <w:sz w:val="26"/>
                <w:szCs w:val="26"/>
              </w:rPr>
              <w:t xml:space="preserve">Interbank and money market </w:t>
            </w:r>
            <w:r w:rsidRPr="00BA678A">
              <w:rPr>
                <w:rFonts w:ascii="CordiaUPC" w:hAnsi="CordiaUPC" w:cs="CordiaUPC"/>
                <w:color w:val="000000" w:themeColor="text1"/>
                <w:sz w:val="26"/>
                <w:szCs w:val="26"/>
              </w:rPr>
              <w:t>items</w:t>
            </w:r>
            <w:r w:rsidR="00E54703" w:rsidRPr="00BA678A">
              <w:rPr>
                <w:rFonts w:ascii="CordiaUPC" w:hAnsi="CordiaUPC" w:cs="CordiaUPC" w:hint="cs"/>
                <w:color w:val="000000" w:themeColor="text1"/>
                <w:sz w:val="26"/>
                <w:szCs w:val="26"/>
                <w:cs/>
                <w:lang w:bidi="th-TH"/>
              </w:rPr>
              <w:t xml:space="preserve"> </w:t>
            </w:r>
            <w:r w:rsidR="00E54703" w:rsidRPr="00BA678A">
              <w:rPr>
                <w:rFonts w:ascii="CordiaUPC" w:hAnsi="CordiaUPC" w:cs="CordiaUPC"/>
                <w:color w:val="000000" w:themeColor="text1"/>
                <w:sz w:val="26"/>
                <w:szCs w:val="26"/>
                <w:lang w:val="en-US" w:bidi="th-TH"/>
              </w:rPr>
              <w:t>(liability)</w:t>
            </w:r>
          </w:p>
        </w:tc>
        <w:tc>
          <w:tcPr>
            <w:tcW w:w="180" w:type="dxa"/>
          </w:tcPr>
          <w:p w14:paraId="4BF76D29"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6E239C87" w14:textId="77777777" w:rsidR="00E51CBF" w:rsidRPr="00E51CBF" w:rsidRDefault="00E51CBF" w:rsidP="00E51CBF">
            <w:pPr>
              <w:pStyle w:val="acctfourfigures"/>
              <w:spacing w:line="240" w:lineRule="auto"/>
              <w:rPr>
                <w:rFonts w:ascii="CordiaUPC" w:hAnsi="CordiaUPC" w:cs="CordiaUPC"/>
                <w:color w:val="000000" w:themeColor="text1"/>
                <w:sz w:val="26"/>
                <w:szCs w:val="26"/>
              </w:rPr>
            </w:pPr>
          </w:p>
        </w:tc>
        <w:tc>
          <w:tcPr>
            <w:tcW w:w="2070" w:type="dxa"/>
          </w:tcPr>
          <w:p w14:paraId="6738D0B1" w14:textId="32FD6436" w:rsidR="00E51CBF" w:rsidRPr="00E51CBF" w:rsidRDefault="00E51CBF" w:rsidP="00E51CBF">
            <w:pPr>
              <w:pStyle w:val="acctfourfigures"/>
              <w:tabs>
                <w:tab w:val="clear" w:pos="765"/>
                <w:tab w:val="decimal" w:pos="1633"/>
              </w:tabs>
              <w:spacing w:line="240" w:lineRule="auto"/>
              <w:ind w:right="11"/>
              <w:rPr>
                <w:rFonts w:ascii="CordiaUPC" w:hAnsi="CordiaUPC" w:cs="CordiaUPC"/>
                <w:color w:val="000000" w:themeColor="text1"/>
                <w:sz w:val="26"/>
                <w:szCs w:val="26"/>
                <w:lang w:val="en-US"/>
              </w:rPr>
            </w:pPr>
            <w:r w:rsidRPr="00E51CBF">
              <w:rPr>
                <w:rFonts w:ascii="CordiaUPC" w:hAnsi="CordiaUPC" w:cs="CordiaUPC"/>
                <w:color w:val="000000" w:themeColor="text1"/>
                <w:sz w:val="26"/>
                <w:szCs w:val="26"/>
                <w:lang w:val="en-US"/>
              </w:rPr>
              <w:t>(118,746)</w:t>
            </w:r>
          </w:p>
        </w:tc>
      </w:tr>
      <w:tr w:rsidR="00E51CBF" w:rsidRPr="000872A7" w14:paraId="1BACCE9D" w14:textId="77777777" w:rsidTr="00E51CBF">
        <w:trPr>
          <w:cantSplit/>
          <w:trHeight w:val="191"/>
        </w:trPr>
        <w:tc>
          <w:tcPr>
            <w:tcW w:w="4770" w:type="dxa"/>
          </w:tcPr>
          <w:p w14:paraId="7E77DEFD" w14:textId="6CAC4528" w:rsidR="00E51CBF" w:rsidRPr="00E51CBF" w:rsidRDefault="00E51CBF" w:rsidP="00E51CBF">
            <w:pPr>
              <w:spacing w:line="240" w:lineRule="auto"/>
              <w:ind w:left="175" w:right="-79" w:hanging="175"/>
              <w:rPr>
                <w:rFonts w:ascii="CordiaUPC" w:hAnsi="CordiaUPC" w:cs="CordiaUPC"/>
                <w:color w:val="000000" w:themeColor="text1"/>
                <w:sz w:val="26"/>
                <w:szCs w:val="26"/>
                <w:lang w:val="en-US" w:bidi="th-TH"/>
              </w:rPr>
            </w:pPr>
            <w:r w:rsidRPr="00E51CBF">
              <w:rPr>
                <w:rFonts w:ascii="CordiaUPC" w:hAnsi="CordiaUPC" w:cs="CordiaUPC"/>
                <w:color w:val="000000" w:themeColor="text1"/>
                <w:sz w:val="26"/>
                <w:szCs w:val="26"/>
              </w:rPr>
              <w:t>Other liabilities</w:t>
            </w:r>
          </w:p>
        </w:tc>
        <w:tc>
          <w:tcPr>
            <w:tcW w:w="180" w:type="dxa"/>
          </w:tcPr>
          <w:p w14:paraId="57B27E94"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b/>
                <w:bCs/>
                <w:color w:val="000000" w:themeColor="text1"/>
                <w:sz w:val="26"/>
                <w:szCs w:val="26"/>
                <w:lang w:bidi="th-TH"/>
              </w:rPr>
            </w:pPr>
          </w:p>
        </w:tc>
        <w:tc>
          <w:tcPr>
            <w:tcW w:w="2070" w:type="dxa"/>
          </w:tcPr>
          <w:p w14:paraId="75AED88B" w14:textId="77777777" w:rsidR="00E51CBF" w:rsidRPr="00E51CBF" w:rsidRDefault="00E51CBF" w:rsidP="00E51CBF">
            <w:pPr>
              <w:pStyle w:val="acctfourfigures"/>
              <w:spacing w:line="240" w:lineRule="auto"/>
              <w:rPr>
                <w:rFonts w:ascii="CordiaUPC" w:hAnsi="CordiaUPC" w:cs="CordiaUPC"/>
                <w:b/>
                <w:bCs/>
                <w:color w:val="000000" w:themeColor="text1"/>
                <w:sz w:val="26"/>
                <w:szCs w:val="26"/>
              </w:rPr>
            </w:pPr>
          </w:p>
        </w:tc>
        <w:tc>
          <w:tcPr>
            <w:tcW w:w="2070" w:type="dxa"/>
            <w:tcBorders>
              <w:bottom w:val="single" w:sz="2" w:space="0" w:color="auto"/>
            </w:tcBorders>
          </w:tcPr>
          <w:p w14:paraId="4FB63219" w14:textId="4D140AE4" w:rsidR="00E51CBF" w:rsidRPr="00E51CBF" w:rsidRDefault="00E51CBF" w:rsidP="00E51CBF">
            <w:pPr>
              <w:pStyle w:val="acctfourfigures"/>
              <w:tabs>
                <w:tab w:val="clear" w:pos="765"/>
                <w:tab w:val="decimal" w:pos="1633"/>
              </w:tabs>
              <w:spacing w:line="240" w:lineRule="auto"/>
              <w:ind w:right="11"/>
              <w:rPr>
                <w:rFonts w:ascii="CordiaUPC" w:hAnsi="CordiaUPC" w:cs="CordiaUPC"/>
                <w:b/>
                <w:bCs/>
                <w:color w:val="000000" w:themeColor="text1"/>
                <w:sz w:val="26"/>
                <w:szCs w:val="26"/>
              </w:rPr>
            </w:pPr>
            <w:r w:rsidRPr="00E51CBF">
              <w:rPr>
                <w:rFonts w:ascii="CordiaUPC" w:hAnsi="CordiaUPC" w:cs="CordiaUPC"/>
                <w:color w:val="000000" w:themeColor="text1"/>
                <w:sz w:val="26"/>
                <w:szCs w:val="26"/>
              </w:rPr>
              <w:t>(1</w:t>
            </w:r>
            <w:r w:rsidR="00121BA7">
              <w:rPr>
                <w:rFonts w:ascii="CordiaUPC" w:hAnsi="CordiaUPC" w:cs="CordiaUPC"/>
                <w:color w:val="000000" w:themeColor="text1"/>
                <w:sz w:val="26"/>
                <w:szCs w:val="26"/>
              </w:rPr>
              <w:t>4</w:t>
            </w:r>
            <w:r w:rsidRPr="00E51CBF">
              <w:rPr>
                <w:rFonts w:ascii="CordiaUPC" w:hAnsi="CordiaUPC" w:cs="CordiaUPC"/>
                <w:color w:val="000000" w:themeColor="text1"/>
                <w:sz w:val="26"/>
                <w:szCs w:val="26"/>
              </w:rPr>
              <w:t>,</w:t>
            </w:r>
            <w:r w:rsidR="00121BA7">
              <w:rPr>
                <w:rFonts w:ascii="CordiaUPC" w:hAnsi="CordiaUPC" w:cs="CordiaUPC"/>
                <w:color w:val="000000" w:themeColor="text1"/>
                <w:sz w:val="26"/>
                <w:szCs w:val="26"/>
              </w:rPr>
              <w:t>538</w:t>
            </w:r>
            <w:r w:rsidRPr="00E51CBF">
              <w:rPr>
                <w:rFonts w:ascii="CordiaUPC" w:hAnsi="CordiaUPC" w:cs="CordiaUPC"/>
                <w:color w:val="000000" w:themeColor="text1"/>
                <w:sz w:val="26"/>
                <w:szCs w:val="26"/>
              </w:rPr>
              <w:t>)</w:t>
            </w:r>
          </w:p>
        </w:tc>
      </w:tr>
      <w:tr w:rsidR="00E51CBF" w:rsidRPr="000872A7" w14:paraId="622A7EE4" w14:textId="77777777" w:rsidTr="00E51CBF">
        <w:trPr>
          <w:cantSplit/>
          <w:trHeight w:val="191"/>
        </w:trPr>
        <w:tc>
          <w:tcPr>
            <w:tcW w:w="4770" w:type="dxa"/>
          </w:tcPr>
          <w:p w14:paraId="4F7F153B" w14:textId="3FDC9248" w:rsidR="00E51CBF" w:rsidRPr="00E51CBF" w:rsidRDefault="00E51CBF" w:rsidP="00E51CBF">
            <w:pPr>
              <w:spacing w:line="240" w:lineRule="auto"/>
              <w:ind w:left="175" w:right="-79" w:hanging="175"/>
              <w:rPr>
                <w:rFonts w:ascii="CordiaUPC" w:hAnsi="CordiaUPC" w:cs="CordiaUPC"/>
                <w:i/>
                <w:iCs/>
                <w:color w:val="000000" w:themeColor="text1"/>
                <w:sz w:val="26"/>
                <w:szCs w:val="26"/>
                <w:lang w:val="en-US"/>
              </w:rPr>
            </w:pPr>
            <w:r w:rsidRPr="00E51CBF">
              <w:rPr>
                <w:rFonts w:ascii="CordiaUPC" w:hAnsi="CordiaUPC" w:cs="CordiaUPC"/>
                <w:b/>
                <w:bCs/>
                <w:color w:val="000000" w:themeColor="text1"/>
                <w:sz w:val="26"/>
                <w:szCs w:val="26"/>
              </w:rPr>
              <w:t>Total net assets</w:t>
            </w:r>
          </w:p>
        </w:tc>
        <w:tc>
          <w:tcPr>
            <w:tcW w:w="180" w:type="dxa"/>
          </w:tcPr>
          <w:p w14:paraId="595E5B1D"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tcPr>
          <w:p w14:paraId="13DA49D8" w14:textId="77777777" w:rsidR="00E51CBF" w:rsidRPr="00E51CBF" w:rsidRDefault="00E51CBF" w:rsidP="00E51CBF">
            <w:pPr>
              <w:pStyle w:val="acctfourfigures"/>
              <w:spacing w:line="240" w:lineRule="auto"/>
              <w:rPr>
                <w:rFonts w:ascii="CordiaUPC" w:hAnsi="CordiaUPC" w:cs="CordiaUPC"/>
                <w:color w:val="000000" w:themeColor="text1"/>
                <w:sz w:val="26"/>
                <w:szCs w:val="26"/>
              </w:rPr>
            </w:pPr>
          </w:p>
        </w:tc>
        <w:tc>
          <w:tcPr>
            <w:tcW w:w="2070" w:type="dxa"/>
            <w:tcBorders>
              <w:top w:val="single" w:sz="2" w:space="0" w:color="auto"/>
            </w:tcBorders>
          </w:tcPr>
          <w:p w14:paraId="384FA2EF" w14:textId="1B951E0E" w:rsidR="00E51CBF" w:rsidRPr="00E51CBF" w:rsidRDefault="00E51CBF" w:rsidP="00E51CBF">
            <w:pPr>
              <w:pStyle w:val="acctfourfigures"/>
              <w:tabs>
                <w:tab w:val="clear" w:pos="765"/>
                <w:tab w:val="decimal" w:pos="1633"/>
              </w:tabs>
              <w:spacing w:line="240" w:lineRule="auto"/>
              <w:ind w:right="11"/>
              <w:rPr>
                <w:rFonts w:ascii="CordiaUPC" w:hAnsi="CordiaUPC" w:cs="CordiaUPC"/>
                <w:color w:val="000000" w:themeColor="text1"/>
                <w:sz w:val="26"/>
                <w:szCs w:val="26"/>
              </w:rPr>
            </w:pPr>
            <w:r w:rsidRPr="00E51CBF">
              <w:rPr>
                <w:rFonts w:ascii="CordiaUPC" w:hAnsi="CordiaUPC" w:cs="CordiaUPC"/>
                <w:b/>
                <w:bCs/>
                <w:color w:val="000000" w:themeColor="text1"/>
                <w:sz w:val="26"/>
                <w:szCs w:val="26"/>
                <w:lang w:val="en-US"/>
              </w:rPr>
              <w:t>1</w:t>
            </w:r>
            <w:r w:rsidR="00121BA7">
              <w:rPr>
                <w:rFonts w:ascii="CordiaUPC" w:hAnsi="CordiaUPC" w:cs="CordiaUPC"/>
                <w:b/>
                <w:bCs/>
                <w:color w:val="000000" w:themeColor="text1"/>
                <w:sz w:val="26"/>
                <w:szCs w:val="26"/>
                <w:lang w:val="en-US"/>
              </w:rPr>
              <w:t>62</w:t>
            </w:r>
            <w:r w:rsidRPr="00E51CBF">
              <w:rPr>
                <w:rFonts w:ascii="CordiaUPC" w:hAnsi="CordiaUPC" w:cs="CordiaUPC"/>
                <w:b/>
                <w:bCs/>
                <w:color w:val="000000" w:themeColor="text1"/>
                <w:sz w:val="26"/>
                <w:szCs w:val="26"/>
                <w:lang w:val="en-US"/>
              </w:rPr>
              <w:t>,</w:t>
            </w:r>
            <w:r w:rsidR="00121BA7">
              <w:rPr>
                <w:rFonts w:ascii="CordiaUPC" w:hAnsi="CordiaUPC" w:cs="CordiaUPC"/>
                <w:b/>
                <w:bCs/>
                <w:color w:val="000000" w:themeColor="text1"/>
                <w:sz w:val="26"/>
                <w:szCs w:val="26"/>
                <w:lang w:val="en-US"/>
              </w:rPr>
              <w:t>297</w:t>
            </w:r>
          </w:p>
        </w:tc>
      </w:tr>
      <w:tr w:rsidR="00E51CBF" w:rsidRPr="000872A7" w14:paraId="06F25E77" w14:textId="77777777" w:rsidTr="00E51CBF">
        <w:trPr>
          <w:cantSplit/>
        </w:trPr>
        <w:tc>
          <w:tcPr>
            <w:tcW w:w="4770" w:type="dxa"/>
          </w:tcPr>
          <w:p w14:paraId="1352E964" w14:textId="60C86C3A" w:rsidR="00E51CBF" w:rsidRPr="00E51CBF" w:rsidRDefault="00E51CBF" w:rsidP="00E51CBF">
            <w:pPr>
              <w:spacing w:line="240" w:lineRule="auto"/>
              <w:ind w:right="-80"/>
              <w:rPr>
                <w:rFonts w:ascii="CordiaUPC" w:hAnsi="CordiaUPC" w:cs="CordiaUPC"/>
                <w:color w:val="000000" w:themeColor="text1"/>
                <w:sz w:val="26"/>
                <w:szCs w:val="26"/>
                <w:lang w:val="en-US" w:bidi="th-TH"/>
              </w:rPr>
            </w:pPr>
            <w:r w:rsidRPr="00E51CBF">
              <w:rPr>
                <w:rFonts w:ascii="CordiaUPC" w:hAnsi="CordiaUPC" w:cs="CordiaUPC"/>
                <w:color w:val="000000" w:themeColor="text1"/>
                <w:sz w:val="26"/>
                <w:szCs w:val="26"/>
              </w:rPr>
              <w:t>Surplus on business combination under common control</w:t>
            </w:r>
          </w:p>
        </w:tc>
        <w:tc>
          <w:tcPr>
            <w:tcW w:w="180" w:type="dxa"/>
            <w:vAlign w:val="bottom"/>
          </w:tcPr>
          <w:p w14:paraId="6ED05EC4"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color w:val="000000" w:themeColor="text1"/>
                <w:sz w:val="26"/>
                <w:szCs w:val="26"/>
              </w:rPr>
            </w:pPr>
          </w:p>
        </w:tc>
        <w:tc>
          <w:tcPr>
            <w:tcW w:w="2070" w:type="dxa"/>
            <w:vAlign w:val="bottom"/>
          </w:tcPr>
          <w:p w14:paraId="4AD0834F" w14:textId="77777777" w:rsidR="00E51CBF" w:rsidRPr="00E51CBF" w:rsidRDefault="00E51CBF" w:rsidP="00E51CBF">
            <w:pPr>
              <w:pStyle w:val="acctfourfigures"/>
              <w:spacing w:line="240" w:lineRule="auto"/>
              <w:rPr>
                <w:rFonts w:ascii="CordiaUPC" w:hAnsi="CordiaUPC" w:cs="CordiaUPC"/>
                <w:color w:val="000000" w:themeColor="text1"/>
                <w:sz w:val="26"/>
                <w:szCs w:val="26"/>
              </w:rPr>
            </w:pPr>
          </w:p>
        </w:tc>
        <w:tc>
          <w:tcPr>
            <w:tcW w:w="2070" w:type="dxa"/>
            <w:vAlign w:val="bottom"/>
          </w:tcPr>
          <w:p w14:paraId="3C4A3C26" w14:textId="1E76FF18" w:rsidR="00E51CBF" w:rsidRPr="00E51CBF" w:rsidRDefault="00121BA7" w:rsidP="00E51CBF">
            <w:pPr>
              <w:pStyle w:val="acctfourfigures"/>
              <w:tabs>
                <w:tab w:val="clear" w:pos="765"/>
                <w:tab w:val="decimal" w:pos="1633"/>
              </w:tabs>
              <w:spacing w:line="240" w:lineRule="auto"/>
              <w:ind w:right="11"/>
              <w:rPr>
                <w:rFonts w:ascii="CordiaUPC" w:hAnsi="CordiaUPC" w:cs="CordiaUPC"/>
                <w:color w:val="000000" w:themeColor="text1"/>
                <w:sz w:val="26"/>
                <w:szCs w:val="26"/>
              </w:rPr>
            </w:pPr>
            <w:r>
              <w:rPr>
                <w:rFonts w:ascii="CordiaUPC" w:hAnsi="CordiaUPC" w:cs="CordiaUPC"/>
                <w:color w:val="000000" w:themeColor="text1"/>
                <w:sz w:val="26"/>
                <w:szCs w:val="26"/>
                <w:lang w:val="en-US"/>
              </w:rPr>
              <w:t>(885)</w:t>
            </w:r>
          </w:p>
        </w:tc>
      </w:tr>
      <w:tr w:rsidR="00E51CBF" w:rsidRPr="000872A7" w14:paraId="77940D64" w14:textId="77777777" w:rsidTr="00E51CBF">
        <w:trPr>
          <w:cantSplit/>
        </w:trPr>
        <w:tc>
          <w:tcPr>
            <w:tcW w:w="4770" w:type="dxa"/>
          </w:tcPr>
          <w:p w14:paraId="1B1EBAD9" w14:textId="3057EAA2" w:rsidR="00E51CBF" w:rsidRPr="00E51CBF" w:rsidRDefault="00E51CBF" w:rsidP="00E51CBF">
            <w:pPr>
              <w:spacing w:line="240" w:lineRule="auto"/>
              <w:ind w:left="190" w:hanging="190"/>
              <w:rPr>
                <w:rFonts w:ascii="CordiaUPC" w:hAnsi="CordiaUPC" w:cs="CordiaUPC"/>
                <w:b/>
                <w:bCs/>
                <w:color w:val="000000" w:themeColor="text1"/>
                <w:sz w:val="26"/>
                <w:szCs w:val="26"/>
                <w:lang w:val="en-US"/>
              </w:rPr>
            </w:pPr>
            <w:r w:rsidRPr="00E51CBF">
              <w:rPr>
                <w:rFonts w:ascii="CordiaUPC" w:hAnsi="CordiaUPC" w:cs="CordiaUPC"/>
                <w:b/>
                <w:bCs/>
                <w:color w:val="000000" w:themeColor="text1"/>
                <w:sz w:val="26"/>
                <w:szCs w:val="26"/>
              </w:rPr>
              <w:t>Consideration transferred</w:t>
            </w:r>
          </w:p>
        </w:tc>
        <w:tc>
          <w:tcPr>
            <w:tcW w:w="180" w:type="dxa"/>
          </w:tcPr>
          <w:p w14:paraId="04F2D27B" w14:textId="77777777" w:rsidR="00E51CBF" w:rsidRPr="00E51CBF" w:rsidRDefault="00E51CBF" w:rsidP="00E51CBF">
            <w:pPr>
              <w:pStyle w:val="acctfourfigures"/>
              <w:tabs>
                <w:tab w:val="clear" w:pos="765"/>
                <w:tab w:val="decimal" w:pos="731"/>
                <w:tab w:val="decimal" w:pos="1642"/>
              </w:tabs>
              <w:spacing w:line="240" w:lineRule="auto"/>
              <w:ind w:right="11"/>
              <w:jc w:val="right"/>
              <w:rPr>
                <w:rFonts w:ascii="CordiaUPC" w:hAnsi="CordiaUPC" w:cs="CordiaUPC"/>
                <w:b/>
                <w:bCs/>
                <w:color w:val="000000" w:themeColor="text1"/>
                <w:sz w:val="26"/>
                <w:szCs w:val="26"/>
              </w:rPr>
            </w:pPr>
          </w:p>
        </w:tc>
        <w:tc>
          <w:tcPr>
            <w:tcW w:w="2070" w:type="dxa"/>
          </w:tcPr>
          <w:p w14:paraId="72815C46" w14:textId="77777777" w:rsidR="00E51CBF" w:rsidRPr="00E51CBF" w:rsidRDefault="00E51CBF" w:rsidP="00E51CBF">
            <w:pPr>
              <w:pStyle w:val="acctfourfigures"/>
              <w:spacing w:line="240" w:lineRule="auto"/>
              <w:rPr>
                <w:rFonts w:ascii="CordiaUPC" w:hAnsi="CordiaUPC" w:cs="CordiaUPC"/>
                <w:color w:val="000000" w:themeColor="text1"/>
                <w:sz w:val="26"/>
                <w:szCs w:val="26"/>
              </w:rPr>
            </w:pPr>
          </w:p>
        </w:tc>
        <w:tc>
          <w:tcPr>
            <w:tcW w:w="2070" w:type="dxa"/>
            <w:tcBorders>
              <w:top w:val="single" w:sz="4" w:space="0" w:color="auto"/>
              <w:bottom w:val="double" w:sz="4" w:space="0" w:color="auto"/>
            </w:tcBorders>
          </w:tcPr>
          <w:p w14:paraId="67BDCDFB" w14:textId="06041849" w:rsidR="00E51CBF" w:rsidRPr="00E51CBF" w:rsidRDefault="00E51CBF" w:rsidP="00E51CBF">
            <w:pPr>
              <w:pStyle w:val="acctfourfigures"/>
              <w:tabs>
                <w:tab w:val="clear" w:pos="765"/>
              </w:tabs>
              <w:spacing w:line="240" w:lineRule="auto"/>
              <w:ind w:right="287"/>
              <w:jc w:val="right"/>
              <w:rPr>
                <w:rFonts w:ascii="CordiaUPC" w:hAnsi="CordiaUPC" w:cs="CordiaUPC"/>
                <w:b/>
                <w:bCs/>
                <w:color w:val="000000" w:themeColor="text1"/>
                <w:sz w:val="26"/>
                <w:szCs w:val="26"/>
              </w:rPr>
            </w:pPr>
            <w:r w:rsidRPr="00E51CBF">
              <w:rPr>
                <w:rFonts w:ascii="CordiaUPC" w:hAnsi="CordiaUPC" w:cs="CordiaUPC"/>
                <w:b/>
                <w:bCs/>
                <w:color w:val="000000" w:themeColor="text1"/>
                <w:sz w:val="26"/>
                <w:szCs w:val="26"/>
                <w:lang w:val="en-US"/>
              </w:rPr>
              <w:t>161,412</w:t>
            </w:r>
          </w:p>
        </w:tc>
      </w:tr>
    </w:tbl>
    <w:p w14:paraId="44585010" w14:textId="277E1517" w:rsidR="008F39EB" w:rsidRDefault="008F39EB" w:rsidP="008F39EB">
      <w:pPr>
        <w:tabs>
          <w:tab w:val="left" w:pos="540"/>
          <w:tab w:val="left" w:pos="1080"/>
        </w:tabs>
        <w:spacing w:line="240" w:lineRule="auto"/>
        <w:ind w:left="540" w:right="-2"/>
        <w:jc w:val="thaiDistribute"/>
        <w:rPr>
          <w:rFonts w:ascii="CordiaUPC" w:hAnsi="CordiaUPC" w:cs="CordiaUPC"/>
          <w:sz w:val="26"/>
          <w:szCs w:val="26"/>
          <w:lang w:val="en-US"/>
        </w:rPr>
      </w:pPr>
    </w:p>
    <w:p w14:paraId="2AFBCB41" w14:textId="18B1436C" w:rsidR="008F39EB" w:rsidRDefault="008F39EB" w:rsidP="008F39EB">
      <w:pPr>
        <w:tabs>
          <w:tab w:val="left" w:pos="540"/>
          <w:tab w:val="left" w:pos="1080"/>
        </w:tabs>
        <w:spacing w:line="240" w:lineRule="auto"/>
        <w:ind w:left="540" w:right="-2"/>
        <w:jc w:val="thaiDistribute"/>
        <w:rPr>
          <w:rFonts w:ascii="CordiaUPC" w:hAnsi="CordiaUPC" w:cs="CordiaUPC"/>
          <w:sz w:val="26"/>
          <w:szCs w:val="26"/>
          <w:lang w:val="en-US"/>
        </w:rPr>
      </w:pPr>
    </w:p>
    <w:p w14:paraId="4912F85D" w14:textId="77CEDFAD" w:rsidR="008F39EB" w:rsidRDefault="008F39EB" w:rsidP="008F39EB">
      <w:pPr>
        <w:tabs>
          <w:tab w:val="left" w:pos="540"/>
          <w:tab w:val="left" w:pos="1080"/>
        </w:tabs>
        <w:spacing w:line="240" w:lineRule="auto"/>
        <w:ind w:left="540" w:right="-2"/>
        <w:jc w:val="thaiDistribute"/>
        <w:rPr>
          <w:rFonts w:ascii="CordiaUPC" w:hAnsi="CordiaUPC" w:cs="CordiaUPC"/>
          <w:sz w:val="26"/>
          <w:szCs w:val="26"/>
          <w:lang w:val="en-US"/>
        </w:rPr>
      </w:pPr>
    </w:p>
    <w:p w14:paraId="5667D79F" w14:textId="77777777" w:rsidR="008F39EB" w:rsidRDefault="008F39EB" w:rsidP="008F39EB">
      <w:pPr>
        <w:tabs>
          <w:tab w:val="left" w:pos="540"/>
          <w:tab w:val="left" w:pos="1080"/>
        </w:tabs>
        <w:spacing w:line="240" w:lineRule="auto"/>
        <w:ind w:left="540" w:right="-2"/>
        <w:jc w:val="thaiDistribute"/>
        <w:rPr>
          <w:rFonts w:ascii="CordiaUPC" w:hAnsi="CordiaUPC" w:cs="CordiaUPC"/>
          <w:sz w:val="26"/>
          <w:szCs w:val="26"/>
          <w:lang w:val="en-US"/>
        </w:rPr>
      </w:pPr>
    </w:p>
    <w:p w14:paraId="09FE155C" w14:textId="42E41DCE" w:rsidR="008F39EB" w:rsidRDefault="008F39EB" w:rsidP="008F39EB">
      <w:pPr>
        <w:tabs>
          <w:tab w:val="left" w:pos="540"/>
          <w:tab w:val="left" w:pos="1080"/>
        </w:tabs>
        <w:spacing w:line="240" w:lineRule="auto"/>
        <w:ind w:left="540" w:right="-2"/>
        <w:jc w:val="thaiDistribute"/>
        <w:rPr>
          <w:rFonts w:ascii="CordiaUPC" w:hAnsi="CordiaUPC" w:cs="CordiaUPC"/>
          <w:sz w:val="26"/>
          <w:szCs w:val="26"/>
          <w:lang w:val="en-US"/>
        </w:rPr>
      </w:pPr>
      <w:r w:rsidRPr="00B521E2">
        <w:rPr>
          <w:rFonts w:ascii="CordiaUPC" w:hAnsi="CordiaUPC" w:cs="CordiaUPC"/>
          <w:sz w:val="26"/>
          <w:szCs w:val="26"/>
          <w:lang w:val="en-US"/>
        </w:rPr>
        <w:t xml:space="preserve">On 8 July 2021, the Board of Directors Meeting of </w:t>
      </w:r>
      <w:proofErr w:type="spellStart"/>
      <w:r w:rsidRPr="00B521E2">
        <w:rPr>
          <w:rFonts w:ascii="CordiaUPC" w:hAnsi="CordiaUPC" w:cs="CordiaUPC"/>
          <w:sz w:val="26"/>
          <w:szCs w:val="26"/>
          <w:lang w:val="en-US"/>
        </w:rPr>
        <w:t>Thanachart</w:t>
      </w:r>
      <w:proofErr w:type="spellEnd"/>
      <w:r w:rsidRPr="00B521E2">
        <w:rPr>
          <w:rFonts w:ascii="CordiaUPC" w:hAnsi="CordiaUPC" w:cs="CordiaUPC"/>
          <w:sz w:val="26"/>
          <w:szCs w:val="26"/>
          <w:lang w:val="en-US"/>
        </w:rPr>
        <w:t xml:space="preserve"> Bank Public Company Limited passed a resolution to approve interim dividend payment of Baht 12.92 per share to the ordinary shareholders, or a total of Baht 78,332 million.</w:t>
      </w:r>
    </w:p>
    <w:p w14:paraId="7386295C" w14:textId="77777777" w:rsidR="008F39EB" w:rsidRPr="0001118D" w:rsidRDefault="008F39EB" w:rsidP="008F39EB">
      <w:pPr>
        <w:tabs>
          <w:tab w:val="left" w:pos="540"/>
          <w:tab w:val="left" w:pos="1080"/>
        </w:tabs>
        <w:spacing w:line="240" w:lineRule="auto"/>
        <w:ind w:left="540" w:right="-2"/>
        <w:jc w:val="thaiDistribute"/>
        <w:rPr>
          <w:rFonts w:ascii="CordiaUPC" w:hAnsi="CordiaUPC" w:cs="CordiaUPC"/>
          <w:sz w:val="26"/>
          <w:szCs w:val="26"/>
          <w:lang w:val="en-US"/>
        </w:rPr>
      </w:pPr>
    </w:p>
    <w:p w14:paraId="7CED9E70" w14:textId="77777777" w:rsidR="008F39EB" w:rsidRDefault="008F39EB" w:rsidP="008F39EB">
      <w:pPr>
        <w:tabs>
          <w:tab w:val="left" w:pos="540"/>
          <w:tab w:val="left" w:pos="1080"/>
        </w:tabs>
        <w:spacing w:line="240" w:lineRule="auto"/>
        <w:ind w:left="540" w:right="-2"/>
        <w:jc w:val="thaiDistribute"/>
        <w:rPr>
          <w:rFonts w:ascii="CordiaUPC" w:hAnsi="CordiaUPC" w:cs="CordiaUPC"/>
          <w:sz w:val="26"/>
          <w:szCs w:val="26"/>
          <w:lang w:val="en-US"/>
        </w:rPr>
      </w:pPr>
      <w:r w:rsidRPr="00B521E2">
        <w:rPr>
          <w:rFonts w:ascii="CordiaUPC" w:hAnsi="CordiaUPC" w:cs="CordiaUPC"/>
          <w:sz w:val="26"/>
          <w:szCs w:val="26"/>
          <w:lang w:val="en-US"/>
        </w:rPr>
        <w:t xml:space="preserve">On 23 August 2021, the </w:t>
      </w:r>
      <w:r w:rsidRPr="00BA678A">
        <w:rPr>
          <w:rFonts w:ascii="CordiaUPC" w:hAnsi="CordiaUPC" w:cs="CordiaUPC"/>
          <w:sz w:val="26"/>
          <w:szCs w:val="26"/>
          <w:lang w:val="en-US"/>
        </w:rPr>
        <w:t xml:space="preserve">Board of Directors Meeting of </w:t>
      </w:r>
      <w:proofErr w:type="spellStart"/>
      <w:r w:rsidRPr="00BA678A">
        <w:rPr>
          <w:rFonts w:ascii="CordiaUPC" w:hAnsi="CordiaUPC" w:cs="CordiaUPC"/>
          <w:sz w:val="26"/>
          <w:szCs w:val="26"/>
          <w:lang w:val="en-US"/>
        </w:rPr>
        <w:t>Thanachart</w:t>
      </w:r>
      <w:proofErr w:type="spellEnd"/>
      <w:r w:rsidRPr="00BA678A">
        <w:rPr>
          <w:rFonts w:ascii="CordiaUPC" w:hAnsi="CordiaUPC" w:cs="CordiaUPC"/>
          <w:sz w:val="26"/>
          <w:szCs w:val="26"/>
          <w:lang w:val="en-US"/>
        </w:rPr>
        <w:t xml:space="preserve"> Bank Public Company Limited passed a resolution to approve interim dividend payment of Baht </w:t>
      </w:r>
      <w:r w:rsidRPr="00BA678A">
        <w:rPr>
          <w:rFonts w:ascii="CordiaUPC" w:hAnsi="CordiaUPC" w:cs="CordiaUPC"/>
          <w:sz w:val="26"/>
          <w:szCs w:val="26"/>
          <w:lang w:val="en-US" w:bidi="th-TH"/>
        </w:rPr>
        <w:t>2.35</w:t>
      </w:r>
      <w:r w:rsidRPr="00BA678A">
        <w:rPr>
          <w:rFonts w:ascii="CordiaUPC" w:hAnsi="CordiaUPC" w:cs="CordiaUPC"/>
          <w:sz w:val="26"/>
          <w:szCs w:val="26"/>
          <w:lang w:val="en-US"/>
        </w:rPr>
        <w:t xml:space="preserve"> per share to the ordinary shareholders, or a total of Baht 14,266 million</w:t>
      </w:r>
      <w:r w:rsidRPr="00B521E2">
        <w:rPr>
          <w:rFonts w:ascii="CordiaUPC" w:hAnsi="CordiaUPC" w:cs="CordiaUPC"/>
          <w:sz w:val="26"/>
          <w:szCs w:val="26"/>
          <w:lang w:val="en-US"/>
        </w:rPr>
        <w:t>.</w:t>
      </w:r>
    </w:p>
    <w:p w14:paraId="4B1230BE" w14:textId="77777777" w:rsidR="0001118D" w:rsidRPr="008F39EB" w:rsidRDefault="0001118D" w:rsidP="0001118D">
      <w:pPr>
        <w:tabs>
          <w:tab w:val="left" w:pos="540"/>
          <w:tab w:val="left" w:pos="1170"/>
          <w:tab w:val="right" w:pos="9360"/>
        </w:tabs>
        <w:spacing w:line="240" w:lineRule="exact"/>
        <w:ind w:right="14"/>
        <w:jc w:val="both"/>
        <w:rPr>
          <w:rFonts w:ascii="CordiaUPC" w:hAnsi="CordiaUPC" w:cs="CordiaUPC"/>
          <w:spacing w:val="-6"/>
          <w:sz w:val="20"/>
          <w:shd w:val="clear" w:color="auto" w:fill="FFFFFF"/>
          <w:lang w:val="en-US" w:bidi="th-TH"/>
        </w:rPr>
      </w:pPr>
    </w:p>
    <w:sectPr w:rsidR="0001118D" w:rsidRPr="008F39EB" w:rsidSect="00802E65">
      <w:headerReference w:type="default" r:id="rId15"/>
      <w:footerReference w:type="default" r:id="rId16"/>
      <w:pgSz w:w="11907" w:h="16840" w:code="9"/>
      <w:pgMar w:top="691" w:right="1022"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92055C" w14:textId="77777777" w:rsidR="0013160C" w:rsidRDefault="0013160C">
      <w:r>
        <w:separator/>
      </w:r>
    </w:p>
  </w:endnote>
  <w:endnote w:type="continuationSeparator" w:id="0">
    <w:p w14:paraId="13C89A74" w14:textId="77777777" w:rsidR="0013160C" w:rsidRDefault="00131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MS Gothic"/>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New">
    <w:altName w:val="Arial Unicode MS"/>
    <w:charset w:val="80"/>
    <w:family w:val="auto"/>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E5858" w14:textId="5A4B02A7" w:rsidR="001652CB" w:rsidRPr="002141DF" w:rsidRDefault="001652CB" w:rsidP="00EC26B2">
    <w:pPr>
      <w:pStyle w:val="Footer"/>
      <w:framePr w:wrap="around" w:vAnchor="text" w:hAnchor="margin" w:xAlign="center" w:y="1"/>
      <w:rPr>
        <w:rStyle w:val="PageNumber"/>
        <w:rFonts w:ascii="CordiaUPC" w:hAnsi="CordiaUPC" w:cs="CordiaUPC"/>
        <w:sz w:val="26"/>
        <w:szCs w:val="26"/>
      </w:rPr>
    </w:pPr>
    <w:r w:rsidRPr="002141DF">
      <w:rPr>
        <w:rStyle w:val="PageNumber"/>
        <w:rFonts w:ascii="CordiaUPC" w:hAnsi="CordiaUPC" w:cs="CordiaUPC" w:hint="cs"/>
        <w:sz w:val="26"/>
        <w:szCs w:val="26"/>
      </w:rPr>
      <w:fldChar w:fldCharType="begin"/>
    </w:r>
    <w:r w:rsidRPr="002141DF">
      <w:rPr>
        <w:rStyle w:val="PageNumber"/>
        <w:rFonts w:ascii="CordiaUPC" w:hAnsi="CordiaUPC" w:cs="CordiaUPC" w:hint="cs"/>
        <w:sz w:val="26"/>
        <w:szCs w:val="26"/>
      </w:rPr>
      <w:instrText xml:space="preserve">PAGE  </w:instrText>
    </w:r>
    <w:r w:rsidRPr="002141DF">
      <w:rPr>
        <w:rStyle w:val="PageNumber"/>
        <w:rFonts w:ascii="CordiaUPC" w:hAnsi="CordiaUPC" w:cs="CordiaUPC" w:hint="cs"/>
        <w:sz w:val="26"/>
        <w:szCs w:val="26"/>
      </w:rPr>
      <w:fldChar w:fldCharType="separate"/>
    </w:r>
    <w:r w:rsidRPr="002141DF">
      <w:rPr>
        <w:rStyle w:val="PageNumber"/>
        <w:rFonts w:ascii="CordiaUPC" w:hAnsi="CordiaUPC" w:cs="CordiaUPC" w:hint="cs"/>
        <w:noProof/>
        <w:sz w:val="26"/>
        <w:szCs w:val="26"/>
      </w:rPr>
      <w:t>63</w:t>
    </w:r>
    <w:r w:rsidRPr="002141DF">
      <w:rPr>
        <w:rStyle w:val="PageNumber"/>
        <w:rFonts w:ascii="CordiaUPC" w:hAnsi="CordiaUPC" w:cs="CordiaUPC" w:hint="cs"/>
        <w:sz w:val="26"/>
        <w:szCs w:val="26"/>
      </w:rPr>
      <w:fldChar w:fldCharType="end"/>
    </w:r>
  </w:p>
  <w:p w14:paraId="0E6FE9C2" w14:textId="194D4EC8" w:rsidR="001652CB" w:rsidRPr="00443957" w:rsidRDefault="001652CB" w:rsidP="00EA26F8">
    <w:pPr>
      <w:pStyle w:val="Footer"/>
      <w:rPr>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93317" w14:textId="1EDB5515" w:rsidR="001652CB" w:rsidRPr="008B27AC" w:rsidRDefault="001652CB"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1652CB" w:rsidRPr="00443957" w:rsidRDefault="001652CB" w:rsidP="00EE3687">
    <w:pPr>
      <w:pStyle w:val="Footer"/>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44F42" w14:textId="4D01A1ED" w:rsidR="001652CB" w:rsidRPr="008B27AC" w:rsidRDefault="001652CB"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1652CB" w:rsidRPr="00443957" w:rsidRDefault="001652CB" w:rsidP="00EA26F8">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866F2" w14:textId="309EAE16" w:rsidR="001652CB" w:rsidRPr="008B27AC" w:rsidRDefault="001652CB"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1652CB" w:rsidRPr="00443957" w:rsidRDefault="001652CB"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9E981" w14:textId="77777777" w:rsidR="0013160C" w:rsidRDefault="0013160C">
      <w:r>
        <w:separator/>
      </w:r>
    </w:p>
  </w:footnote>
  <w:footnote w:type="continuationSeparator" w:id="0">
    <w:p w14:paraId="0C37AC0F" w14:textId="77777777" w:rsidR="0013160C" w:rsidRDefault="00131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9EDE1" w14:textId="5A0814BC" w:rsidR="001652CB"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48F85D60" w14:textId="25E450C4" w:rsidR="001652CB" w:rsidRPr="008F1D49"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27D7C2FB" w14:textId="77777777" w:rsidR="001652CB" w:rsidRPr="001B0E58" w:rsidRDefault="001652CB" w:rsidP="001B0E58">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 xml:space="preserve">Notes to the </w:t>
    </w:r>
    <w:r w:rsidRPr="001B0E58">
      <w:rPr>
        <w:rFonts w:ascii="CordiaUPC" w:eastAsia="Times New Roman" w:hAnsi="CordiaUPC" w:cs="CordiaUPC" w:hint="cs"/>
        <w:b/>
        <w:sz w:val="24"/>
        <w:szCs w:val="24"/>
        <w:lang w:val="en-US" w:bidi="th-TH"/>
      </w:rPr>
      <w:t xml:space="preserve">interim </w:t>
    </w:r>
    <w:r w:rsidRPr="001B0E58">
      <w:rPr>
        <w:rFonts w:ascii="CordiaUPC" w:eastAsia="Times New Roman" w:hAnsi="CordiaUPC" w:cs="CordiaUPC" w:hint="cs"/>
        <w:b/>
        <w:sz w:val="24"/>
        <w:szCs w:val="24"/>
      </w:rPr>
      <w:t>financial statements</w:t>
    </w:r>
  </w:p>
  <w:p w14:paraId="1B5FE3C3" w14:textId="1A5CFA8F" w:rsidR="001652CB" w:rsidRPr="001B0E58" w:rsidRDefault="001652CB" w:rsidP="001B0E58">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For the six-month period ended 30 June 202</w:t>
    </w:r>
    <w:r>
      <w:rPr>
        <w:rFonts w:ascii="CordiaUPC" w:eastAsia="Times New Roman" w:hAnsi="CordiaUPC" w:cs="CordiaUPC"/>
        <w:b/>
        <w:sz w:val="24"/>
        <w:szCs w:val="24"/>
      </w:rPr>
      <w:t>1</w:t>
    </w:r>
  </w:p>
  <w:p w14:paraId="5ADC6686" w14:textId="413B1DB0" w:rsidR="001652CB" w:rsidRPr="001B0E58" w:rsidRDefault="001652CB" w:rsidP="001B0E58">
    <w:pPr>
      <w:pStyle w:val="Header"/>
      <w:spacing w:line="240" w:lineRule="atLeast"/>
      <w:jc w:val="left"/>
      <w:rPr>
        <w:rFonts w:ascii="CordiaUPC" w:hAnsi="CordiaUPC" w:cs="CordiaUPC"/>
        <w:b/>
        <w:bCs/>
        <w:i w:val="0"/>
        <w:iCs/>
        <w:sz w:val="24"/>
        <w:szCs w:val="24"/>
        <w:lang w:val="en-US"/>
      </w:rPr>
    </w:pPr>
    <w:r w:rsidRPr="001B0E58">
      <w:rPr>
        <w:rFonts w:ascii="CordiaUPC" w:eastAsia="Times New Roman" w:hAnsi="CordiaUPC" w:cs="CordiaUPC" w:hint="cs"/>
        <w:b/>
        <w:bCs/>
        <w:i w:val="0"/>
        <w:sz w:val="24"/>
        <w:szCs w:val="24"/>
        <w:lang w:eastAsia="en-US"/>
      </w:rPr>
      <w:t>For the three-month period ended 30 June 202</w:t>
    </w:r>
    <w:r>
      <w:rPr>
        <w:rFonts w:ascii="CordiaUPC" w:eastAsia="Times New Roman" w:hAnsi="CordiaUPC" w:cs="CordiaUPC"/>
        <w:b/>
        <w:bCs/>
        <w:i w:val="0"/>
        <w:sz w:val="24"/>
        <w:szCs w:val="24"/>
        <w:lang w:eastAsia="en-US"/>
      </w:rPr>
      <w:t>1</w:t>
    </w:r>
    <w:r w:rsidRPr="001B0E58">
      <w:rPr>
        <w:rFonts w:ascii="CordiaUPC" w:eastAsia="Times New Roman" w:hAnsi="CordiaUPC" w:cs="CordiaUPC" w:hint="cs"/>
        <w:b/>
        <w:bCs/>
        <w:i w:val="0"/>
        <w:sz w:val="24"/>
        <w:szCs w:val="24"/>
        <w:lang w:eastAsia="en-US"/>
      </w:rPr>
      <w:t xml:space="preserve"> (Unaudited)</w:t>
    </w:r>
  </w:p>
  <w:p w14:paraId="5456110C" w14:textId="77777777" w:rsidR="001652CB" w:rsidRPr="001B0E58" w:rsidRDefault="001652CB" w:rsidP="00161F28">
    <w:pPr>
      <w:pStyle w:val="Header"/>
      <w:spacing w:line="240" w:lineRule="atLeast"/>
      <w:jc w:val="left"/>
      <w:rPr>
        <w:rFonts w:ascii="CordiaUPC" w:hAnsi="CordiaUPC" w:cs="CordiaUPC"/>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4CDF7" w14:textId="72F66AF0" w:rsidR="001652CB"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0B16918D" w14:textId="0505F1C4" w:rsidR="001652CB" w:rsidRPr="008F1D49"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6991C4D0" w14:textId="77777777" w:rsidR="001652CB" w:rsidRPr="001B0E58" w:rsidRDefault="001652CB" w:rsidP="001B0E58">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 xml:space="preserve">Notes to the </w:t>
    </w:r>
    <w:r w:rsidRPr="001B0E58">
      <w:rPr>
        <w:rFonts w:ascii="CordiaUPC" w:eastAsia="Times New Roman" w:hAnsi="CordiaUPC" w:cs="CordiaUPC" w:hint="cs"/>
        <w:b/>
        <w:sz w:val="24"/>
        <w:szCs w:val="24"/>
        <w:lang w:val="en-US" w:bidi="th-TH"/>
      </w:rPr>
      <w:t xml:space="preserve">interim </w:t>
    </w:r>
    <w:r w:rsidRPr="001B0E58">
      <w:rPr>
        <w:rFonts w:ascii="CordiaUPC" w:eastAsia="Times New Roman" w:hAnsi="CordiaUPC" w:cs="CordiaUPC" w:hint="cs"/>
        <w:b/>
        <w:sz w:val="24"/>
        <w:szCs w:val="24"/>
      </w:rPr>
      <w:t>financial statements</w:t>
    </w:r>
  </w:p>
  <w:p w14:paraId="1838568D" w14:textId="77777777" w:rsidR="001652CB" w:rsidRPr="001B0E58" w:rsidRDefault="001652CB" w:rsidP="001B0E58">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For the six-month period ended 30 June 202</w:t>
    </w:r>
    <w:r>
      <w:rPr>
        <w:rFonts w:ascii="CordiaUPC" w:eastAsia="Times New Roman" w:hAnsi="CordiaUPC" w:cs="CordiaUPC"/>
        <w:b/>
        <w:sz w:val="24"/>
        <w:szCs w:val="24"/>
      </w:rPr>
      <w:t>1</w:t>
    </w:r>
  </w:p>
  <w:p w14:paraId="28D55251" w14:textId="31C12E4C" w:rsidR="001652CB" w:rsidRPr="001B0E58" w:rsidRDefault="001652CB" w:rsidP="001B0E58">
    <w:pPr>
      <w:pStyle w:val="Header"/>
      <w:spacing w:line="240" w:lineRule="atLeast"/>
      <w:jc w:val="left"/>
      <w:rPr>
        <w:rFonts w:ascii="CordiaUPC" w:hAnsi="CordiaUPC" w:cs="CordiaUPC"/>
        <w:b/>
        <w:bCs/>
        <w:i w:val="0"/>
        <w:iCs/>
        <w:sz w:val="24"/>
        <w:szCs w:val="24"/>
        <w:lang w:val="en-US"/>
      </w:rPr>
    </w:pPr>
    <w:r w:rsidRPr="001B0E58">
      <w:rPr>
        <w:rFonts w:ascii="CordiaUPC" w:eastAsia="Times New Roman" w:hAnsi="CordiaUPC" w:cs="CordiaUPC" w:hint="cs"/>
        <w:b/>
        <w:bCs/>
        <w:i w:val="0"/>
        <w:sz w:val="24"/>
        <w:szCs w:val="24"/>
        <w:lang w:eastAsia="en-US"/>
      </w:rPr>
      <w:t>For the three-month period ended 30 June 202</w:t>
    </w:r>
    <w:r>
      <w:rPr>
        <w:rFonts w:ascii="CordiaUPC" w:eastAsia="Times New Roman" w:hAnsi="CordiaUPC" w:cs="CordiaUPC"/>
        <w:b/>
        <w:bCs/>
        <w:i w:val="0"/>
        <w:sz w:val="24"/>
        <w:szCs w:val="24"/>
        <w:lang w:eastAsia="en-US"/>
      </w:rPr>
      <w:t>1</w:t>
    </w:r>
    <w:r w:rsidRPr="001B0E58">
      <w:rPr>
        <w:rFonts w:ascii="CordiaUPC" w:eastAsia="Times New Roman" w:hAnsi="CordiaUPC" w:cs="CordiaUPC" w:hint="cs"/>
        <w:b/>
        <w:bCs/>
        <w:i w:val="0"/>
        <w:sz w:val="24"/>
        <w:szCs w:val="24"/>
        <w:lang w:eastAsia="en-US"/>
      </w:rPr>
      <w:t xml:space="preserve"> (Unaudited)</w:t>
    </w:r>
  </w:p>
  <w:p w14:paraId="1AC3A999" w14:textId="77777777" w:rsidR="001652CB" w:rsidRPr="001B0E58" w:rsidRDefault="001652CB" w:rsidP="00161F28">
    <w:pPr>
      <w:pStyle w:val="Header"/>
      <w:spacing w:line="240" w:lineRule="atLeast"/>
      <w:jc w:val="left"/>
      <w:rPr>
        <w:rFonts w:ascii="CordiaUPC" w:hAnsi="CordiaUPC" w:cs="CordiaUPC"/>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09A3F" w14:textId="1DAA314E" w:rsidR="001652CB"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6A47DC49" w14:textId="124AE471" w:rsidR="001652CB" w:rsidRPr="008F1D49"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3902A93A" w14:textId="77777777" w:rsidR="001652CB" w:rsidRPr="008F1D49" w:rsidRDefault="001652CB" w:rsidP="00A87B8D">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7DD42307" w14:textId="77777777" w:rsidR="001652CB" w:rsidRPr="001B0E58" w:rsidRDefault="001652CB" w:rsidP="00F441FA">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For the six-month period ended 30 June 202</w:t>
    </w:r>
    <w:r>
      <w:rPr>
        <w:rFonts w:ascii="CordiaUPC" w:eastAsia="Times New Roman" w:hAnsi="CordiaUPC" w:cs="CordiaUPC"/>
        <w:b/>
        <w:sz w:val="24"/>
        <w:szCs w:val="24"/>
      </w:rPr>
      <w:t>1</w:t>
    </w:r>
  </w:p>
  <w:p w14:paraId="732D782F" w14:textId="3C5E5096" w:rsidR="001652CB" w:rsidRPr="008F1D49" w:rsidRDefault="001652CB" w:rsidP="00161F28">
    <w:pPr>
      <w:pStyle w:val="Header"/>
      <w:spacing w:line="240" w:lineRule="atLeast"/>
      <w:jc w:val="left"/>
      <w:rPr>
        <w:rFonts w:ascii="CordiaUPC" w:hAnsi="CordiaUPC" w:cs="CordiaUPC"/>
        <w:b/>
        <w:bCs/>
        <w:i w:val="0"/>
        <w:iCs/>
        <w:sz w:val="22"/>
        <w:szCs w:val="22"/>
        <w:lang w:val="en-US"/>
      </w:rPr>
    </w:pPr>
    <w:r w:rsidRPr="001B0E58">
      <w:rPr>
        <w:rFonts w:ascii="CordiaUPC" w:eastAsia="Times New Roman" w:hAnsi="CordiaUPC" w:cs="CordiaUPC" w:hint="cs"/>
        <w:b/>
        <w:bCs/>
        <w:i w:val="0"/>
        <w:sz w:val="24"/>
        <w:szCs w:val="24"/>
        <w:lang w:eastAsia="en-US"/>
      </w:rPr>
      <w:t>For the three-month period ended 30 June 202</w:t>
    </w:r>
    <w:r>
      <w:rPr>
        <w:rFonts w:ascii="CordiaUPC" w:eastAsia="Times New Roman" w:hAnsi="CordiaUPC" w:cs="CordiaUPC"/>
        <w:b/>
        <w:bCs/>
        <w:i w:val="0"/>
        <w:sz w:val="24"/>
        <w:szCs w:val="24"/>
        <w:lang w:eastAsia="en-US"/>
      </w:rPr>
      <w:t>1</w:t>
    </w:r>
    <w:r w:rsidRPr="001B0E58">
      <w:rPr>
        <w:rFonts w:ascii="CordiaUPC" w:eastAsia="Times New Roman" w:hAnsi="CordiaUPC" w:cs="CordiaUPC" w:hint="cs"/>
        <w:b/>
        <w:bCs/>
        <w:i w:val="0"/>
        <w:sz w:val="24"/>
        <w:szCs w:val="24"/>
        <w:lang w:eastAsia="en-US"/>
      </w:rPr>
      <w:t xml:space="preserve"> (Unaudited)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6746C" w14:textId="36869AF9" w:rsidR="001652CB"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8F1D49">
      <w:rPr>
        <w:rFonts w:ascii="CordiaUPC" w:hAnsi="CordiaUPC" w:cs="CordiaUPC" w:hint="cs"/>
        <w:sz w:val="26"/>
        <w:szCs w:val="26"/>
      </w:rPr>
      <w:t>TMB</w:t>
    </w:r>
    <w:r>
      <w:rPr>
        <w:rFonts w:ascii="CordiaUPC" w:hAnsi="CordiaUPC" w:cs="CordiaUPC"/>
        <w:sz w:val="26"/>
        <w:szCs w:val="26"/>
      </w:rPr>
      <w:t>Thanachart</w:t>
    </w:r>
    <w:proofErr w:type="spellEnd"/>
    <w:r w:rsidRPr="008F1D49">
      <w:rPr>
        <w:rFonts w:ascii="CordiaUPC" w:hAnsi="CordiaUPC" w:cs="CordiaUPC" w:hint="cs"/>
        <w:sz w:val="26"/>
        <w:szCs w:val="26"/>
      </w:rPr>
      <w:t xml:space="preserve"> Bank Public Company Limited and its </w:t>
    </w:r>
    <w:r>
      <w:rPr>
        <w:rFonts w:ascii="CordiaUPC" w:hAnsi="CordiaUPC" w:cs="CordiaUPC"/>
        <w:sz w:val="26"/>
        <w:szCs w:val="26"/>
      </w:rPr>
      <w:t>S</w:t>
    </w:r>
    <w:r w:rsidRPr="008F1D49">
      <w:rPr>
        <w:rFonts w:ascii="CordiaUPC" w:hAnsi="CordiaUPC" w:cs="CordiaUPC" w:hint="cs"/>
        <w:sz w:val="26"/>
        <w:szCs w:val="26"/>
      </w:rPr>
      <w:t>ubsidiaries</w:t>
    </w:r>
  </w:p>
  <w:p w14:paraId="4671ABE2" w14:textId="029570CE" w:rsidR="001652CB" w:rsidRPr="008F1D49"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195DB5BE" w14:textId="77777777" w:rsidR="001652CB" w:rsidRPr="008F1D49" w:rsidRDefault="001652CB" w:rsidP="00A87B8D">
    <w:pPr>
      <w:pStyle w:val="acctmainheading"/>
      <w:spacing w:after="0" w:line="240" w:lineRule="atLeast"/>
      <w:ind w:right="-535"/>
      <w:rPr>
        <w:rFonts w:ascii="CordiaUPC" w:hAnsi="CordiaUPC" w:cs="CordiaUPC"/>
        <w:sz w:val="24"/>
        <w:szCs w:val="24"/>
      </w:rPr>
    </w:pPr>
    <w:r w:rsidRPr="008F1D49">
      <w:rPr>
        <w:rFonts w:ascii="CordiaUPC" w:hAnsi="CordiaUPC" w:cs="CordiaUPC" w:hint="cs"/>
        <w:sz w:val="24"/>
        <w:szCs w:val="24"/>
      </w:rPr>
      <w:t xml:space="preserve">Notes to the </w:t>
    </w:r>
    <w:r w:rsidRPr="008F1D49">
      <w:rPr>
        <w:rFonts w:ascii="CordiaUPC" w:hAnsi="CordiaUPC" w:cs="CordiaUPC" w:hint="cs"/>
        <w:sz w:val="24"/>
        <w:szCs w:val="24"/>
        <w:lang w:val="en-US" w:bidi="th-TH"/>
      </w:rPr>
      <w:t>financial</w:t>
    </w:r>
    <w:r w:rsidRPr="008F1D49">
      <w:rPr>
        <w:rFonts w:ascii="CordiaUPC" w:hAnsi="CordiaUPC" w:cs="CordiaUPC" w:hint="cs"/>
        <w:sz w:val="24"/>
        <w:szCs w:val="24"/>
      </w:rPr>
      <w:t xml:space="preserve"> statements</w:t>
    </w:r>
  </w:p>
  <w:p w14:paraId="0CCB389E" w14:textId="77777777" w:rsidR="001652CB" w:rsidRPr="001B0E58" w:rsidRDefault="001652CB" w:rsidP="00F441FA">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For the six-month period ended 30 June 202</w:t>
    </w:r>
    <w:r>
      <w:rPr>
        <w:rFonts w:ascii="CordiaUPC" w:eastAsia="Times New Roman" w:hAnsi="CordiaUPC" w:cs="CordiaUPC"/>
        <w:b/>
        <w:sz w:val="24"/>
        <w:szCs w:val="24"/>
      </w:rPr>
      <w:t>1</w:t>
    </w:r>
  </w:p>
  <w:p w14:paraId="79FE104F" w14:textId="1DFEACB4" w:rsidR="001652CB" w:rsidRPr="008F1D49" w:rsidRDefault="001652CB" w:rsidP="00161F28">
    <w:pPr>
      <w:pStyle w:val="Header"/>
      <w:spacing w:line="240" w:lineRule="atLeast"/>
      <w:jc w:val="left"/>
      <w:rPr>
        <w:rFonts w:ascii="CordiaUPC" w:hAnsi="CordiaUPC" w:cs="CordiaUPC"/>
        <w:b/>
        <w:bCs/>
        <w:i w:val="0"/>
        <w:iCs/>
        <w:sz w:val="22"/>
        <w:szCs w:val="22"/>
        <w:lang w:val="en-US"/>
      </w:rPr>
    </w:pPr>
    <w:r w:rsidRPr="001B0E58">
      <w:rPr>
        <w:rFonts w:ascii="CordiaUPC" w:eastAsia="Times New Roman" w:hAnsi="CordiaUPC" w:cs="CordiaUPC" w:hint="cs"/>
        <w:b/>
        <w:bCs/>
        <w:i w:val="0"/>
        <w:sz w:val="24"/>
        <w:szCs w:val="24"/>
        <w:lang w:eastAsia="en-US"/>
      </w:rPr>
      <w:t>For the three-month period ended 30 June 202</w:t>
    </w:r>
    <w:r>
      <w:rPr>
        <w:rFonts w:ascii="CordiaUPC" w:eastAsia="Times New Roman" w:hAnsi="CordiaUPC" w:cs="CordiaUPC"/>
        <w:b/>
        <w:bCs/>
        <w:i w:val="0"/>
        <w:sz w:val="24"/>
        <w:szCs w:val="24"/>
        <w:lang w:eastAsia="en-US"/>
      </w:rPr>
      <w:t>1</w:t>
    </w:r>
    <w:r w:rsidRPr="001B0E58">
      <w:rPr>
        <w:rFonts w:ascii="CordiaUPC" w:eastAsia="Times New Roman" w:hAnsi="CordiaUPC" w:cs="CordiaUPC" w:hint="cs"/>
        <w:b/>
        <w:bCs/>
        <w:i w:val="0"/>
        <w:sz w:val="24"/>
        <w:szCs w:val="24"/>
        <w:lang w:eastAsia="en-US"/>
      </w:rPr>
      <w:t xml:space="preserve"> (Unaudited)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2047F" w14:textId="4D47F937" w:rsidR="001652CB"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proofErr w:type="spellStart"/>
    <w:r w:rsidRPr="00162447">
      <w:rPr>
        <w:rFonts w:ascii="CordiaUPC" w:hAnsi="CordiaUPC" w:cs="CordiaUPC" w:hint="cs"/>
        <w:sz w:val="26"/>
        <w:szCs w:val="26"/>
      </w:rPr>
      <w:t>TMB</w:t>
    </w:r>
    <w:r>
      <w:rPr>
        <w:rFonts w:ascii="CordiaUPC" w:hAnsi="CordiaUPC" w:cs="CordiaUPC"/>
        <w:sz w:val="26"/>
        <w:szCs w:val="26"/>
      </w:rPr>
      <w:t>Thanachart</w:t>
    </w:r>
    <w:proofErr w:type="spellEnd"/>
    <w:r w:rsidRPr="00162447">
      <w:rPr>
        <w:rFonts w:ascii="CordiaUPC" w:hAnsi="CordiaUPC" w:cs="CordiaUPC" w:hint="cs"/>
        <w:sz w:val="26"/>
        <w:szCs w:val="26"/>
      </w:rPr>
      <w:t xml:space="preserve"> Bank Public Company Limited and its </w:t>
    </w:r>
    <w:r>
      <w:rPr>
        <w:rFonts w:ascii="CordiaUPC" w:hAnsi="CordiaUPC" w:cs="CordiaUPC"/>
        <w:sz w:val="26"/>
        <w:szCs w:val="26"/>
      </w:rPr>
      <w:t>S</w:t>
    </w:r>
    <w:r w:rsidRPr="00162447">
      <w:rPr>
        <w:rFonts w:ascii="CordiaUPC" w:hAnsi="CordiaUPC" w:cs="CordiaUPC" w:hint="cs"/>
        <w:sz w:val="26"/>
        <w:szCs w:val="26"/>
      </w:rPr>
      <w:t>ubsidiaries</w:t>
    </w:r>
  </w:p>
  <w:p w14:paraId="42A5B186" w14:textId="2C465290" w:rsidR="001652CB" w:rsidRPr="00162447" w:rsidRDefault="001652CB" w:rsidP="00A5701F">
    <w:pPr>
      <w:pStyle w:val="acctmainheading"/>
      <w:tabs>
        <w:tab w:val="left" w:pos="9000"/>
        <w:tab w:val="left" w:pos="10350"/>
      </w:tabs>
      <w:spacing w:after="0" w:line="240" w:lineRule="atLeast"/>
      <w:ind w:right="-535"/>
      <w:rPr>
        <w:rFonts w:ascii="CordiaUPC" w:hAnsi="CordiaUPC" w:cs="CordiaUPC"/>
        <w:sz w:val="26"/>
        <w:szCs w:val="26"/>
      </w:rPr>
    </w:pPr>
    <w:r w:rsidRPr="003C0B7A">
      <w:rPr>
        <w:rFonts w:ascii="CordiaUPC" w:hAnsi="CordiaUPC" w:cs="CordiaUPC"/>
        <w:sz w:val="26"/>
        <w:szCs w:val="26"/>
      </w:rPr>
      <w:t xml:space="preserve">(Formerly TMB Bank Public Company Limited and its </w:t>
    </w:r>
    <w:r>
      <w:rPr>
        <w:rFonts w:ascii="CordiaUPC" w:hAnsi="CordiaUPC" w:cs="CordiaUPC"/>
        <w:sz w:val="26"/>
        <w:szCs w:val="26"/>
      </w:rPr>
      <w:t>S</w:t>
    </w:r>
    <w:r w:rsidRPr="003C0B7A">
      <w:rPr>
        <w:rFonts w:ascii="CordiaUPC" w:hAnsi="CordiaUPC" w:cs="CordiaUPC"/>
        <w:sz w:val="26"/>
        <w:szCs w:val="26"/>
      </w:rPr>
      <w:t>ubsidiaries)</w:t>
    </w:r>
  </w:p>
  <w:p w14:paraId="6F8E4515" w14:textId="77777777" w:rsidR="001652CB" w:rsidRPr="001B0E58" w:rsidRDefault="001652CB" w:rsidP="001B0E58">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 xml:space="preserve">Notes to the </w:t>
    </w:r>
    <w:r w:rsidRPr="001B0E58">
      <w:rPr>
        <w:rFonts w:ascii="CordiaUPC" w:eastAsia="Times New Roman" w:hAnsi="CordiaUPC" w:cs="CordiaUPC" w:hint="cs"/>
        <w:b/>
        <w:sz w:val="24"/>
        <w:szCs w:val="24"/>
        <w:lang w:val="en-US" w:bidi="th-TH"/>
      </w:rPr>
      <w:t xml:space="preserve">interim </w:t>
    </w:r>
    <w:r w:rsidRPr="001B0E58">
      <w:rPr>
        <w:rFonts w:ascii="CordiaUPC" w:eastAsia="Times New Roman" w:hAnsi="CordiaUPC" w:cs="CordiaUPC" w:hint="cs"/>
        <w:b/>
        <w:sz w:val="24"/>
        <w:szCs w:val="24"/>
      </w:rPr>
      <w:t>financial statements</w:t>
    </w:r>
  </w:p>
  <w:p w14:paraId="3FFD194F" w14:textId="77777777" w:rsidR="001652CB" w:rsidRPr="001B0E58" w:rsidRDefault="001652CB" w:rsidP="001B0E58">
    <w:pPr>
      <w:keepNext/>
      <w:spacing w:line="240" w:lineRule="atLeast"/>
      <w:ind w:right="-535"/>
      <w:rPr>
        <w:rFonts w:ascii="CordiaUPC" w:eastAsia="Times New Roman" w:hAnsi="CordiaUPC" w:cs="CordiaUPC"/>
        <w:b/>
        <w:sz w:val="24"/>
        <w:szCs w:val="24"/>
      </w:rPr>
    </w:pPr>
    <w:r w:rsidRPr="001B0E58">
      <w:rPr>
        <w:rFonts w:ascii="CordiaUPC" w:eastAsia="Times New Roman" w:hAnsi="CordiaUPC" w:cs="CordiaUPC" w:hint="cs"/>
        <w:b/>
        <w:sz w:val="24"/>
        <w:szCs w:val="24"/>
      </w:rPr>
      <w:t>For the six-month period ended 30 June 202</w:t>
    </w:r>
    <w:r>
      <w:rPr>
        <w:rFonts w:ascii="CordiaUPC" w:eastAsia="Times New Roman" w:hAnsi="CordiaUPC" w:cs="CordiaUPC"/>
        <w:b/>
        <w:sz w:val="24"/>
        <w:szCs w:val="24"/>
      </w:rPr>
      <w:t>1</w:t>
    </w:r>
  </w:p>
  <w:p w14:paraId="1407DDC6" w14:textId="6B1B8E17" w:rsidR="001652CB" w:rsidRPr="00162447" w:rsidRDefault="001652CB" w:rsidP="001B0E58">
    <w:pPr>
      <w:pStyle w:val="Header"/>
      <w:spacing w:line="240" w:lineRule="atLeast"/>
      <w:jc w:val="left"/>
      <w:rPr>
        <w:rFonts w:ascii="CordiaUPC" w:hAnsi="CordiaUPC" w:cs="CordiaUPC"/>
        <w:b/>
        <w:bCs/>
        <w:i w:val="0"/>
        <w:iCs/>
        <w:sz w:val="24"/>
        <w:szCs w:val="24"/>
        <w:lang w:val="en-US"/>
      </w:rPr>
    </w:pPr>
    <w:r w:rsidRPr="001B0E58">
      <w:rPr>
        <w:rFonts w:ascii="CordiaUPC" w:eastAsia="Times New Roman" w:hAnsi="CordiaUPC" w:cs="CordiaUPC" w:hint="cs"/>
        <w:b/>
        <w:bCs/>
        <w:i w:val="0"/>
        <w:sz w:val="24"/>
        <w:szCs w:val="24"/>
        <w:lang w:eastAsia="en-US"/>
      </w:rPr>
      <w:t>For the three-month period ended 30 June 202</w:t>
    </w:r>
    <w:r>
      <w:rPr>
        <w:rFonts w:ascii="CordiaUPC" w:eastAsia="Times New Roman" w:hAnsi="CordiaUPC" w:cs="CordiaUPC"/>
        <w:b/>
        <w:bCs/>
        <w:i w:val="0"/>
        <w:sz w:val="24"/>
        <w:szCs w:val="24"/>
        <w:lang w:eastAsia="en-US"/>
      </w:rPr>
      <w:t>1</w:t>
    </w:r>
    <w:r w:rsidRPr="001B0E58">
      <w:rPr>
        <w:rFonts w:ascii="CordiaUPC" w:eastAsia="Times New Roman" w:hAnsi="CordiaUPC" w:cs="CordiaUPC" w:hint="cs"/>
        <w:b/>
        <w:bCs/>
        <w:i w:val="0"/>
        <w:sz w:val="24"/>
        <w:szCs w:val="24"/>
        <w:lang w:eastAsia="en-US"/>
      </w:rPr>
      <w:t xml:space="preserve"> (Unaudited)</w:t>
    </w:r>
  </w:p>
  <w:p w14:paraId="0CD3B05A" w14:textId="77777777" w:rsidR="001652CB" w:rsidRPr="00162447" w:rsidRDefault="001652CB" w:rsidP="00161F28">
    <w:pPr>
      <w:pStyle w:val="Header"/>
      <w:spacing w:line="240" w:lineRule="atLeast"/>
      <w:jc w:val="left"/>
      <w:rPr>
        <w:rFonts w:ascii="CordiaUPC" w:hAnsi="CordiaUPC" w:cs="CordiaUPC"/>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5A946A6"/>
    <w:multiLevelType w:val="multilevel"/>
    <w:tmpl w:val="7D1C3BD8"/>
    <w:lvl w:ilvl="0">
      <w:start w:val="4"/>
      <w:numFmt w:val="decimal"/>
      <w:lvlText w:val="%1"/>
      <w:lvlJc w:val="left"/>
      <w:pPr>
        <w:ind w:left="550" w:hanging="550"/>
      </w:pPr>
      <w:rPr>
        <w:rFonts w:hint="default"/>
      </w:rPr>
    </w:lvl>
    <w:lvl w:ilvl="1">
      <w:start w:val="4"/>
      <w:numFmt w:val="decimal"/>
      <w:lvlText w:val="%1.%2"/>
      <w:lvlJc w:val="left"/>
      <w:pPr>
        <w:ind w:left="910" w:hanging="550"/>
      </w:pPr>
      <w:rPr>
        <w:rFonts w:hint="default"/>
      </w:rPr>
    </w:lvl>
    <w:lvl w:ilvl="2">
      <w:start w:val="1"/>
      <w:numFmt w:val="decimal"/>
      <w:lvlText w:val="%1.%2.%3"/>
      <w:lvlJc w:val="left"/>
      <w:pPr>
        <w:ind w:left="1440" w:hanging="720"/>
      </w:pPr>
      <w:rPr>
        <w:rFonts w:hint="default"/>
      </w:rPr>
    </w:lvl>
    <w:lvl w:ilvl="3">
      <w:start w:val="3"/>
      <w:numFmt w:val="decimal"/>
      <w:lvlText w:val="4.%2.%3.7"/>
      <w:lvlJc w:val="left"/>
      <w:pPr>
        <w:ind w:left="1800" w:hanging="720"/>
      </w:pPr>
      <w:rPr>
        <w:rFonts w:hint="default"/>
        <w:b w:val="0"/>
        <w:b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66B641D"/>
    <w:multiLevelType w:val="multilevel"/>
    <w:tmpl w:val="72C6AB88"/>
    <w:lvl w:ilvl="0">
      <w:start w:val="1"/>
      <w:numFmt w:val="decimal"/>
      <w:lvlText w:val="%1."/>
      <w:lvlJc w:val="left"/>
      <w:pPr>
        <w:ind w:left="927"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1953" w:hanging="720"/>
      </w:pPr>
      <w:rPr>
        <w:rFonts w:hint="default"/>
      </w:rPr>
    </w:lvl>
    <w:lvl w:ilvl="3">
      <w:start w:val="1"/>
      <w:numFmt w:val="decimal"/>
      <w:isLgl/>
      <w:lvlText w:val="%1.%2.%3.%4"/>
      <w:lvlJc w:val="left"/>
      <w:pPr>
        <w:ind w:left="2286" w:hanging="720"/>
      </w:pPr>
      <w:rPr>
        <w:rFonts w:hint="default"/>
      </w:rPr>
    </w:lvl>
    <w:lvl w:ilvl="4">
      <w:start w:val="1"/>
      <w:numFmt w:val="decimal"/>
      <w:isLgl/>
      <w:lvlText w:val="%1.%2.%3.%4.%5"/>
      <w:lvlJc w:val="left"/>
      <w:pPr>
        <w:ind w:left="2619" w:hanging="720"/>
      </w:pPr>
      <w:rPr>
        <w:rFonts w:hint="default"/>
      </w:rPr>
    </w:lvl>
    <w:lvl w:ilvl="5">
      <w:start w:val="1"/>
      <w:numFmt w:val="decimal"/>
      <w:isLgl/>
      <w:lvlText w:val="%1.%2.%3.%4.%5.%6"/>
      <w:lvlJc w:val="left"/>
      <w:pPr>
        <w:ind w:left="3312" w:hanging="1080"/>
      </w:pPr>
      <w:rPr>
        <w:rFonts w:hint="default"/>
      </w:rPr>
    </w:lvl>
    <w:lvl w:ilvl="6">
      <w:start w:val="1"/>
      <w:numFmt w:val="decimal"/>
      <w:isLgl/>
      <w:lvlText w:val="%1.%2.%3.%4.%5.%6.%7"/>
      <w:lvlJc w:val="left"/>
      <w:pPr>
        <w:ind w:left="364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671" w:hanging="1440"/>
      </w:pPr>
      <w:rPr>
        <w:rFont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9C56F1"/>
    <w:multiLevelType w:val="hybridMultilevel"/>
    <w:tmpl w:val="2250BBBA"/>
    <w:lvl w:ilvl="0" w:tplc="94EEDE7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4"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5"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7" w15:restartNumberingAfterBreak="0">
    <w:nsid w:val="3B474C6D"/>
    <w:multiLevelType w:val="hybridMultilevel"/>
    <w:tmpl w:val="B512041A"/>
    <w:lvl w:ilvl="0" w:tplc="1928713E">
      <w:start w:val="1"/>
      <w:numFmt w:val="decimal"/>
      <w:lvlText w:val="(%1)"/>
      <w:lvlJc w:val="left"/>
      <w:pPr>
        <w:ind w:left="967" w:hanging="360"/>
      </w:pPr>
      <w:rPr>
        <w:rFonts w:hint="default"/>
      </w:rPr>
    </w:lvl>
    <w:lvl w:ilvl="1" w:tplc="04090019">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8"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206167"/>
    <w:multiLevelType w:val="hybridMultilevel"/>
    <w:tmpl w:val="45040122"/>
    <w:lvl w:ilvl="0" w:tplc="42B815A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2" w15:restartNumberingAfterBreak="0">
    <w:nsid w:val="433D36EC"/>
    <w:multiLevelType w:val="hybridMultilevel"/>
    <w:tmpl w:val="305823F4"/>
    <w:lvl w:ilvl="0" w:tplc="B122F27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5041C66"/>
    <w:multiLevelType w:val="multilevel"/>
    <w:tmpl w:val="7576B066"/>
    <w:lvl w:ilvl="0">
      <w:start w:val="2"/>
      <w:numFmt w:val="decimal"/>
      <w:lvlText w:val="%1"/>
      <w:lvlJc w:val="left"/>
      <w:pPr>
        <w:ind w:left="400" w:hanging="400"/>
      </w:pPr>
      <w:rPr>
        <w:rFonts w:hint="default"/>
      </w:rPr>
    </w:lvl>
    <w:lvl w:ilvl="1">
      <w:start w:val="3"/>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1"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8F17997"/>
    <w:multiLevelType w:val="hybridMultilevel"/>
    <w:tmpl w:val="4EB011D8"/>
    <w:lvl w:ilvl="0" w:tplc="013464E6">
      <w:start w:val="4"/>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6"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17"/>
  </w:num>
  <w:num w:numId="4">
    <w:abstractNumId w:val="20"/>
  </w:num>
  <w:num w:numId="5">
    <w:abstractNumId w:val="15"/>
  </w:num>
  <w:num w:numId="6">
    <w:abstractNumId w:val="40"/>
  </w:num>
  <w:num w:numId="7">
    <w:abstractNumId w:val="34"/>
  </w:num>
  <w:num w:numId="8">
    <w:abstractNumId w:val="33"/>
  </w:num>
  <w:num w:numId="9">
    <w:abstractNumId w:val="43"/>
  </w:num>
  <w:num w:numId="10">
    <w:abstractNumId w:val="14"/>
  </w:num>
  <w:num w:numId="11">
    <w:abstractNumId w:val="36"/>
  </w:num>
  <w:num w:numId="12">
    <w:abstractNumId w:val="44"/>
  </w:num>
  <w:num w:numId="13">
    <w:abstractNumId w:val="13"/>
  </w:num>
  <w:num w:numId="14">
    <w:abstractNumId w:val="42"/>
  </w:num>
  <w:num w:numId="15">
    <w:abstractNumId w:val="39"/>
  </w:num>
  <w:num w:numId="16">
    <w:abstractNumId w:val="26"/>
  </w:num>
  <w:num w:numId="17">
    <w:abstractNumId w:val="7"/>
  </w:num>
  <w:num w:numId="18">
    <w:abstractNumId w:val="25"/>
  </w:num>
  <w:num w:numId="19">
    <w:abstractNumId w:val="0"/>
  </w:num>
  <w:num w:numId="20">
    <w:abstractNumId w:val="5"/>
  </w:num>
  <w:num w:numId="21">
    <w:abstractNumId w:val="23"/>
  </w:num>
  <w:num w:numId="22">
    <w:abstractNumId w:val="16"/>
  </w:num>
  <w:num w:numId="23">
    <w:abstractNumId w:val="21"/>
  </w:num>
  <w:num w:numId="24">
    <w:abstractNumId w:val="41"/>
  </w:num>
  <w:num w:numId="25">
    <w:abstractNumId w:val="37"/>
  </w:num>
  <w:num w:numId="26">
    <w:abstractNumId w:val="45"/>
  </w:num>
  <w:num w:numId="27">
    <w:abstractNumId w:val="32"/>
  </w:num>
  <w:num w:numId="28">
    <w:abstractNumId w:val="31"/>
  </w:num>
  <w:num w:numId="29">
    <w:abstractNumId w:val="24"/>
  </w:num>
  <w:num w:numId="30">
    <w:abstractNumId w:val="8"/>
  </w:num>
  <w:num w:numId="31">
    <w:abstractNumId w:val="46"/>
  </w:num>
  <w:num w:numId="32">
    <w:abstractNumId w:val="22"/>
  </w:num>
  <w:num w:numId="33">
    <w:abstractNumId w:val="18"/>
  </w:num>
  <w:num w:numId="34">
    <w:abstractNumId w:val="9"/>
  </w:num>
  <w:num w:numId="35">
    <w:abstractNumId w:val="27"/>
  </w:num>
  <w:num w:numId="36">
    <w:abstractNumId w:val="38"/>
  </w:num>
  <w:num w:numId="37">
    <w:abstractNumId w:val="29"/>
  </w:num>
  <w:num w:numId="38">
    <w:abstractNumId w:val="35"/>
  </w:num>
  <w:num w:numId="39">
    <w:abstractNumId w:val="10"/>
  </w:num>
  <w:num w:numId="40">
    <w:abstractNumId w:val="28"/>
  </w:num>
  <w:num w:numId="41">
    <w:abstractNumId w:val="30"/>
  </w:num>
  <w:num w:numId="42">
    <w:abstractNumId w:val="12"/>
  </w:num>
  <w:num w:numId="43">
    <w:abstractNumId w:val="19"/>
  </w:num>
  <w:num w:numId="44">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8A"/>
    <w:rsid w:val="0000021D"/>
    <w:rsid w:val="00000733"/>
    <w:rsid w:val="00000BDE"/>
    <w:rsid w:val="00000D21"/>
    <w:rsid w:val="00000D50"/>
    <w:rsid w:val="00000FAC"/>
    <w:rsid w:val="0000113F"/>
    <w:rsid w:val="00001157"/>
    <w:rsid w:val="00001277"/>
    <w:rsid w:val="000012B7"/>
    <w:rsid w:val="00001312"/>
    <w:rsid w:val="0000144D"/>
    <w:rsid w:val="000017F6"/>
    <w:rsid w:val="00001DB7"/>
    <w:rsid w:val="00001DD6"/>
    <w:rsid w:val="00001E9F"/>
    <w:rsid w:val="00001F79"/>
    <w:rsid w:val="0000248D"/>
    <w:rsid w:val="000025FD"/>
    <w:rsid w:val="0000268D"/>
    <w:rsid w:val="000026FD"/>
    <w:rsid w:val="0000272F"/>
    <w:rsid w:val="0000282A"/>
    <w:rsid w:val="0000284C"/>
    <w:rsid w:val="0000291C"/>
    <w:rsid w:val="00002B3E"/>
    <w:rsid w:val="00002D24"/>
    <w:rsid w:val="00002E0E"/>
    <w:rsid w:val="000032EC"/>
    <w:rsid w:val="00003520"/>
    <w:rsid w:val="000035D2"/>
    <w:rsid w:val="000035EA"/>
    <w:rsid w:val="00003CEA"/>
    <w:rsid w:val="00003E23"/>
    <w:rsid w:val="00003F0D"/>
    <w:rsid w:val="00003F13"/>
    <w:rsid w:val="00004065"/>
    <w:rsid w:val="0000437B"/>
    <w:rsid w:val="000043FB"/>
    <w:rsid w:val="00004604"/>
    <w:rsid w:val="00004680"/>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4CB"/>
    <w:rsid w:val="000066D9"/>
    <w:rsid w:val="000069AF"/>
    <w:rsid w:val="00006A99"/>
    <w:rsid w:val="00006AA7"/>
    <w:rsid w:val="00006ADA"/>
    <w:rsid w:val="00006CF9"/>
    <w:rsid w:val="000070E8"/>
    <w:rsid w:val="0000732C"/>
    <w:rsid w:val="00007353"/>
    <w:rsid w:val="00007357"/>
    <w:rsid w:val="000073C5"/>
    <w:rsid w:val="00007829"/>
    <w:rsid w:val="0000783A"/>
    <w:rsid w:val="000079C1"/>
    <w:rsid w:val="00007D61"/>
    <w:rsid w:val="00007DB4"/>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1033"/>
    <w:rsid w:val="0001118D"/>
    <w:rsid w:val="0001169E"/>
    <w:rsid w:val="00011875"/>
    <w:rsid w:val="00011B48"/>
    <w:rsid w:val="00011DFB"/>
    <w:rsid w:val="00012629"/>
    <w:rsid w:val="00012710"/>
    <w:rsid w:val="000127D7"/>
    <w:rsid w:val="000129F0"/>
    <w:rsid w:val="00012C4E"/>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9C"/>
    <w:rsid w:val="000139D6"/>
    <w:rsid w:val="00013AAE"/>
    <w:rsid w:val="00013B4B"/>
    <w:rsid w:val="00013E96"/>
    <w:rsid w:val="00013F6D"/>
    <w:rsid w:val="000140BE"/>
    <w:rsid w:val="00014EEB"/>
    <w:rsid w:val="00014F50"/>
    <w:rsid w:val="000150D4"/>
    <w:rsid w:val="0001518A"/>
    <w:rsid w:val="000154E1"/>
    <w:rsid w:val="000157F4"/>
    <w:rsid w:val="000158B7"/>
    <w:rsid w:val="00015A35"/>
    <w:rsid w:val="00015B14"/>
    <w:rsid w:val="00015CEF"/>
    <w:rsid w:val="00015D54"/>
    <w:rsid w:val="00015DDF"/>
    <w:rsid w:val="00015E2B"/>
    <w:rsid w:val="0001614F"/>
    <w:rsid w:val="00016444"/>
    <w:rsid w:val="000165D8"/>
    <w:rsid w:val="000165EA"/>
    <w:rsid w:val="00016782"/>
    <w:rsid w:val="000167A4"/>
    <w:rsid w:val="0001715C"/>
    <w:rsid w:val="0001720C"/>
    <w:rsid w:val="00017254"/>
    <w:rsid w:val="000172FD"/>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DD"/>
    <w:rsid w:val="00021B5F"/>
    <w:rsid w:val="00021B89"/>
    <w:rsid w:val="00021FBA"/>
    <w:rsid w:val="00022249"/>
    <w:rsid w:val="0002253C"/>
    <w:rsid w:val="00022667"/>
    <w:rsid w:val="0002274E"/>
    <w:rsid w:val="00022B03"/>
    <w:rsid w:val="00022C90"/>
    <w:rsid w:val="00022EF1"/>
    <w:rsid w:val="00023951"/>
    <w:rsid w:val="0002397A"/>
    <w:rsid w:val="000239A8"/>
    <w:rsid w:val="00023A1C"/>
    <w:rsid w:val="00023C63"/>
    <w:rsid w:val="00023CD3"/>
    <w:rsid w:val="00023DCD"/>
    <w:rsid w:val="0002434E"/>
    <w:rsid w:val="000243C2"/>
    <w:rsid w:val="00024560"/>
    <w:rsid w:val="00024747"/>
    <w:rsid w:val="00024974"/>
    <w:rsid w:val="00024BC6"/>
    <w:rsid w:val="00024E26"/>
    <w:rsid w:val="0002507D"/>
    <w:rsid w:val="000250B0"/>
    <w:rsid w:val="000252F8"/>
    <w:rsid w:val="000253CB"/>
    <w:rsid w:val="000254B0"/>
    <w:rsid w:val="000256F3"/>
    <w:rsid w:val="00025705"/>
    <w:rsid w:val="00025980"/>
    <w:rsid w:val="00025996"/>
    <w:rsid w:val="00025A2F"/>
    <w:rsid w:val="00025C92"/>
    <w:rsid w:val="00025DD7"/>
    <w:rsid w:val="00025E6F"/>
    <w:rsid w:val="00026168"/>
    <w:rsid w:val="0002623B"/>
    <w:rsid w:val="00026259"/>
    <w:rsid w:val="000262BD"/>
    <w:rsid w:val="000264C9"/>
    <w:rsid w:val="00026508"/>
    <w:rsid w:val="000268CC"/>
    <w:rsid w:val="0002717F"/>
    <w:rsid w:val="000272B9"/>
    <w:rsid w:val="00027316"/>
    <w:rsid w:val="000274CA"/>
    <w:rsid w:val="000275ED"/>
    <w:rsid w:val="00027620"/>
    <w:rsid w:val="00027692"/>
    <w:rsid w:val="00027837"/>
    <w:rsid w:val="000278B3"/>
    <w:rsid w:val="00027A46"/>
    <w:rsid w:val="00027D18"/>
    <w:rsid w:val="00027D6C"/>
    <w:rsid w:val="00027EB5"/>
    <w:rsid w:val="00030348"/>
    <w:rsid w:val="0003077C"/>
    <w:rsid w:val="00030AB6"/>
    <w:rsid w:val="00030E71"/>
    <w:rsid w:val="00031015"/>
    <w:rsid w:val="000311C0"/>
    <w:rsid w:val="000315C4"/>
    <w:rsid w:val="000317FB"/>
    <w:rsid w:val="00031921"/>
    <w:rsid w:val="0003224B"/>
    <w:rsid w:val="00032321"/>
    <w:rsid w:val="0003239F"/>
    <w:rsid w:val="0003276D"/>
    <w:rsid w:val="000328D4"/>
    <w:rsid w:val="00032BF3"/>
    <w:rsid w:val="00032D7D"/>
    <w:rsid w:val="000330B6"/>
    <w:rsid w:val="00033263"/>
    <w:rsid w:val="000334B7"/>
    <w:rsid w:val="000334EA"/>
    <w:rsid w:val="00033612"/>
    <w:rsid w:val="000336B6"/>
    <w:rsid w:val="0003371F"/>
    <w:rsid w:val="00033A4B"/>
    <w:rsid w:val="00033A5B"/>
    <w:rsid w:val="00033C63"/>
    <w:rsid w:val="00033DCF"/>
    <w:rsid w:val="00033DEF"/>
    <w:rsid w:val="00033E3C"/>
    <w:rsid w:val="00033E4C"/>
    <w:rsid w:val="00034112"/>
    <w:rsid w:val="00034363"/>
    <w:rsid w:val="000343F2"/>
    <w:rsid w:val="0003450C"/>
    <w:rsid w:val="000345B6"/>
    <w:rsid w:val="00034BCD"/>
    <w:rsid w:val="00034C92"/>
    <w:rsid w:val="00034EEC"/>
    <w:rsid w:val="000353A6"/>
    <w:rsid w:val="00035503"/>
    <w:rsid w:val="0003555A"/>
    <w:rsid w:val="00035714"/>
    <w:rsid w:val="000358F1"/>
    <w:rsid w:val="0003590A"/>
    <w:rsid w:val="00035930"/>
    <w:rsid w:val="00035952"/>
    <w:rsid w:val="00035975"/>
    <w:rsid w:val="00035ECD"/>
    <w:rsid w:val="00035F28"/>
    <w:rsid w:val="00035FC5"/>
    <w:rsid w:val="000360BA"/>
    <w:rsid w:val="000360EA"/>
    <w:rsid w:val="000361A5"/>
    <w:rsid w:val="0003641D"/>
    <w:rsid w:val="0003686D"/>
    <w:rsid w:val="00036BEB"/>
    <w:rsid w:val="00036D36"/>
    <w:rsid w:val="00036E94"/>
    <w:rsid w:val="00036F4B"/>
    <w:rsid w:val="00037185"/>
    <w:rsid w:val="00037347"/>
    <w:rsid w:val="000376F7"/>
    <w:rsid w:val="0003774B"/>
    <w:rsid w:val="00037859"/>
    <w:rsid w:val="0003788C"/>
    <w:rsid w:val="000379FB"/>
    <w:rsid w:val="00037ACC"/>
    <w:rsid w:val="000406A0"/>
    <w:rsid w:val="00040780"/>
    <w:rsid w:val="000408E5"/>
    <w:rsid w:val="00040909"/>
    <w:rsid w:val="00040AEA"/>
    <w:rsid w:val="00040D15"/>
    <w:rsid w:val="00040FA5"/>
    <w:rsid w:val="00041071"/>
    <w:rsid w:val="000412D6"/>
    <w:rsid w:val="00041471"/>
    <w:rsid w:val="0004159B"/>
    <w:rsid w:val="0004191B"/>
    <w:rsid w:val="000419DD"/>
    <w:rsid w:val="00041A71"/>
    <w:rsid w:val="00041B22"/>
    <w:rsid w:val="00041BF0"/>
    <w:rsid w:val="00041F23"/>
    <w:rsid w:val="0004204A"/>
    <w:rsid w:val="00042366"/>
    <w:rsid w:val="0004254B"/>
    <w:rsid w:val="00042B74"/>
    <w:rsid w:val="00042DD0"/>
    <w:rsid w:val="00042EDE"/>
    <w:rsid w:val="00043028"/>
    <w:rsid w:val="00043045"/>
    <w:rsid w:val="00043091"/>
    <w:rsid w:val="000430EB"/>
    <w:rsid w:val="000437AD"/>
    <w:rsid w:val="000438AE"/>
    <w:rsid w:val="00043928"/>
    <w:rsid w:val="00043A89"/>
    <w:rsid w:val="00043B86"/>
    <w:rsid w:val="00043C3D"/>
    <w:rsid w:val="00043D48"/>
    <w:rsid w:val="00043DAA"/>
    <w:rsid w:val="00043FCE"/>
    <w:rsid w:val="00044029"/>
    <w:rsid w:val="0004425A"/>
    <w:rsid w:val="0004437B"/>
    <w:rsid w:val="00044389"/>
    <w:rsid w:val="0004471F"/>
    <w:rsid w:val="000447A1"/>
    <w:rsid w:val="00044A7D"/>
    <w:rsid w:val="00044C96"/>
    <w:rsid w:val="00044E47"/>
    <w:rsid w:val="00044E51"/>
    <w:rsid w:val="0004505D"/>
    <w:rsid w:val="0004579E"/>
    <w:rsid w:val="00045849"/>
    <w:rsid w:val="00045A5E"/>
    <w:rsid w:val="00045D16"/>
    <w:rsid w:val="00046191"/>
    <w:rsid w:val="000463B5"/>
    <w:rsid w:val="0004673E"/>
    <w:rsid w:val="000467C2"/>
    <w:rsid w:val="00046845"/>
    <w:rsid w:val="00046B0E"/>
    <w:rsid w:val="00046D27"/>
    <w:rsid w:val="00046DE7"/>
    <w:rsid w:val="00046EC1"/>
    <w:rsid w:val="000471EF"/>
    <w:rsid w:val="00047432"/>
    <w:rsid w:val="000479CB"/>
    <w:rsid w:val="00047C62"/>
    <w:rsid w:val="00047E36"/>
    <w:rsid w:val="00047E39"/>
    <w:rsid w:val="00050316"/>
    <w:rsid w:val="00050374"/>
    <w:rsid w:val="00050431"/>
    <w:rsid w:val="00050651"/>
    <w:rsid w:val="0005082C"/>
    <w:rsid w:val="00050A97"/>
    <w:rsid w:val="00050C87"/>
    <w:rsid w:val="00050D2A"/>
    <w:rsid w:val="00050F9E"/>
    <w:rsid w:val="00051228"/>
    <w:rsid w:val="00051236"/>
    <w:rsid w:val="000513EB"/>
    <w:rsid w:val="00051477"/>
    <w:rsid w:val="00051A9D"/>
    <w:rsid w:val="00051B35"/>
    <w:rsid w:val="00051B50"/>
    <w:rsid w:val="00051E38"/>
    <w:rsid w:val="000523AC"/>
    <w:rsid w:val="000526C5"/>
    <w:rsid w:val="0005293A"/>
    <w:rsid w:val="000529F9"/>
    <w:rsid w:val="00052AE8"/>
    <w:rsid w:val="00052B64"/>
    <w:rsid w:val="00052C12"/>
    <w:rsid w:val="00052D11"/>
    <w:rsid w:val="00052F64"/>
    <w:rsid w:val="0005306D"/>
    <w:rsid w:val="000535C3"/>
    <w:rsid w:val="000535D1"/>
    <w:rsid w:val="000536BB"/>
    <w:rsid w:val="000537F2"/>
    <w:rsid w:val="00053AF2"/>
    <w:rsid w:val="00053D54"/>
    <w:rsid w:val="00053F8F"/>
    <w:rsid w:val="00054078"/>
    <w:rsid w:val="000540AB"/>
    <w:rsid w:val="000545ED"/>
    <w:rsid w:val="00054BA0"/>
    <w:rsid w:val="00054CC9"/>
    <w:rsid w:val="00054D17"/>
    <w:rsid w:val="00055234"/>
    <w:rsid w:val="00055283"/>
    <w:rsid w:val="0005538D"/>
    <w:rsid w:val="000553C9"/>
    <w:rsid w:val="000553CE"/>
    <w:rsid w:val="0005559E"/>
    <w:rsid w:val="00055BA4"/>
    <w:rsid w:val="00055BD4"/>
    <w:rsid w:val="00055C85"/>
    <w:rsid w:val="00056004"/>
    <w:rsid w:val="000561E8"/>
    <w:rsid w:val="00056200"/>
    <w:rsid w:val="00056489"/>
    <w:rsid w:val="00056A91"/>
    <w:rsid w:val="00056AB1"/>
    <w:rsid w:val="00056B61"/>
    <w:rsid w:val="00056B7A"/>
    <w:rsid w:val="00056D76"/>
    <w:rsid w:val="00056E76"/>
    <w:rsid w:val="00056E8D"/>
    <w:rsid w:val="00056F58"/>
    <w:rsid w:val="00057340"/>
    <w:rsid w:val="00057730"/>
    <w:rsid w:val="00057791"/>
    <w:rsid w:val="000577F6"/>
    <w:rsid w:val="0005782D"/>
    <w:rsid w:val="00057CE7"/>
    <w:rsid w:val="00057F29"/>
    <w:rsid w:val="00060209"/>
    <w:rsid w:val="000603FD"/>
    <w:rsid w:val="000604B6"/>
    <w:rsid w:val="000606DC"/>
    <w:rsid w:val="00060719"/>
    <w:rsid w:val="00060952"/>
    <w:rsid w:val="00060D58"/>
    <w:rsid w:val="00060D9D"/>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8A"/>
    <w:rsid w:val="00062604"/>
    <w:rsid w:val="000626A6"/>
    <w:rsid w:val="00062708"/>
    <w:rsid w:val="00062C75"/>
    <w:rsid w:val="00062D20"/>
    <w:rsid w:val="00062D2A"/>
    <w:rsid w:val="00062DD5"/>
    <w:rsid w:val="00062F04"/>
    <w:rsid w:val="0006320A"/>
    <w:rsid w:val="0006321C"/>
    <w:rsid w:val="00063269"/>
    <w:rsid w:val="000632DA"/>
    <w:rsid w:val="000633B0"/>
    <w:rsid w:val="00063415"/>
    <w:rsid w:val="00063442"/>
    <w:rsid w:val="00063581"/>
    <w:rsid w:val="000635AA"/>
    <w:rsid w:val="000636CA"/>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DB5"/>
    <w:rsid w:val="00064ED5"/>
    <w:rsid w:val="00064F54"/>
    <w:rsid w:val="000650F0"/>
    <w:rsid w:val="00065135"/>
    <w:rsid w:val="0006524D"/>
    <w:rsid w:val="00065609"/>
    <w:rsid w:val="000656E2"/>
    <w:rsid w:val="00065797"/>
    <w:rsid w:val="000657B8"/>
    <w:rsid w:val="0006586F"/>
    <w:rsid w:val="000658B6"/>
    <w:rsid w:val="000659A6"/>
    <w:rsid w:val="000659E9"/>
    <w:rsid w:val="00065B81"/>
    <w:rsid w:val="00065D50"/>
    <w:rsid w:val="00065E55"/>
    <w:rsid w:val="000663AA"/>
    <w:rsid w:val="000664C7"/>
    <w:rsid w:val="000665DE"/>
    <w:rsid w:val="00066847"/>
    <w:rsid w:val="000669F6"/>
    <w:rsid w:val="00066A8D"/>
    <w:rsid w:val="00066B70"/>
    <w:rsid w:val="00066C9E"/>
    <w:rsid w:val="00066D38"/>
    <w:rsid w:val="000673BB"/>
    <w:rsid w:val="00067F68"/>
    <w:rsid w:val="00067FA0"/>
    <w:rsid w:val="00067FE3"/>
    <w:rsid w:val="00067FF8"/>
    <w:rsid w:val="0007026E"/>
    <w:rsid w:val="00070645"/>
    <w:rsid w:val="0007075E"/>
    <w:rsid w:val="00070840"/>
    <w:rsid w:val="00070885"/>
    <w:rsid w:val="00070A57"/>
    <w:rsid w:val="000711A4"/>
    <w:rsid w:val="00071326"/>
    <w:rsid w:val="000715E2"/>
    <w:rsid w:val="0007178C"/>
    <w:rsid w:val="00071823"/>
    <w:rsid w:val="00071A95"/>
    <w:rsid w:val="00071AE7"/>
    <w:rsid w:val="00071E63"/>
    <w:rsid w:val="00071E81"/>
    <w:rsid w:val="00071FD6"/>
    <w:rsid w:val="0007200A"/>
    <w:rsid w:val="0007205E"/>
    <w:rsid w:val="00072079"/>
    <w:rsid w:val="000723C3"/>
    <w:rsid w:val="0007249A"/>
    <w:rsid w:val="0007264C"/>
    <w:rsid w:val="00072708"/>
    <w:rsid w:val="00072ADB"/>
    <w:rsid w:val="00072AF6"/>
    <w:rsid w:val="00072B8B"/>
    <w:rsid w:val="00072DFB"/>
    <w:rsid w:val="00072EE2"/>
    <w:rsid w:val="00072F03"/>
    <w:rsid w:val="00072F2B"/>
    <w:rsid w:val="00072FBA"/>
    <w:rsid w:val="00073233"/>
    <w:rsid w:val="00073630"/>
    <w:rsid w:val="00073806"/>
    <w:rsid w:val="00073907"/>
    <w:rsid w:val="000739D9"/>
    <w:rsid w:val="00073D19"/>
    <w:rsid w:val="00073D6E"/>
    <w:rsid w:val="00073E4A"/>
    <w:rsid w:val="00074162"/>
    <w:rsid w:val="0007421F"/>
    <w:rsid w:val="00074411"/>
    <w:rsid w:val="000744EF"/>
    <w:rsid w:val="000749F5"/>
    <w:rsid w:val="00074A13"/>
    <w:rsid w:val="00074B69"/>
    <w:rsid w:val="00075007"/>
    <w:rsid w:val="00075010"/>
    <w:rsid w:val="00075085"/>
    <w:rsid w:val="000756AA"/>
    <w:rsid w:val="000756CE"/>
    <w:rsid w:val="000758FF"/>
    <w:rsid w:val="000759A1"/>
    <w:rsid w:val="000759F9"/>
    <w:rsid w:val="00075BD1"/>
    <w:rsid w:val="00075CBB"/>
    <w:rsid w:val="00075CCE"/>
    <w:rsid w:val="00075D80"/>
    <w:rsid w:val="000763ED"/>
    <w:rsid w:val="00076669"/>
    <w:rsid w:val="000767D2"/>
    <w:rsid w:val="0007685B"/>
    <w:rsid w:val="00076A32"/>
    <w:rsid w:val="00076C6A"/>
    <w:rsid w:val="00076D77"/>
    <w:rsid w:val="000770AE"/>
    <w:rsid w:val="000771A5"/>
    <w:rsid w:val="000773B0"/>
    <w:rsid w:val="000774AC"/>
    <w:rsid w:val="00077502"/>
    <w:rsid w:val="000775BC"/>
    <w:rsid w:val="000775F2"/>
    <w:rsid w:val="000777E9"/>
    <w:rsid w:val="0007790D"/>
    <w:rsid w:val="00077963"/>
    <w:rsid w:val="0007799F"/>
    <w:rsid w:val="00077A93"/>
    <w:rsid w:val="00077E5E"/>
    <w:rsid w:val="000800CF"/>
    <w:rsid w:val="000801C0"/>
    <w:rsid w:val="00080228"/>
    <w:rsid w:val="00080379"/>
    <w:rsid w:val="0008061E"/>
    <w:rsid w:val="0008078C"/>
    <w:rsid w:val="00081166"/>
    <w:rsid w:val="000811BC"/>
    <w:rsid w:val="0008132C"/>
    <w:rsid w:val="0008134A"/>
    <w:rsid w:val="0008186A"/>
    <w:rsid w:val="00081B0B"/>
    <w:rsid w:val="00081B37"/>
    <w:rsid w:val="00081D48"/>
    <w:rsid w:val="00081E23"/>
    <w:rsid w:val="00081E25"/>
    <w:rsid w:val="0008203D"/>
    <w:rsid w:val="00082384"/>
    <w:rsid w:val="000824D5"/>
    <w:rsid w:val="00082752"/>
    <w:rsid w:val="00082A49"/>
    <w:rsid w:val="00082CE7"/>
    <w:rsid w:val="00082E81"/>
    <w:rsid w:val="00082FFF"/>
    <w:rsid w:val="00083080"/>
    <w:rsid w:val="000830B2"/>
    <w:rsid w:val="000831E6"/>
    <w:rsid w:val="0008367D"/>
    <w:rsid w:val="00083783"/>
    <w:rsid w:val="00083B37"/>
    <w:rsid w:val="00083C4E"/>
    <w:rsid w:val="00083D21"/>
    <w:rsid w:val="000841B0"/>
    <w:rsid w:val="0008428A"/>
    <w:rsid w:val="000842C1"/>
    <w:rsid w:val="0008434F"/>
    <w:rsid w:val="00084376"/>
    <w:rsid w:val="00084632"/>
    <w:rsid w:val="00084759"/>
    <w:rsid w:val="000847E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D3"/>
    <w:rsid w:val="000865CF"/>
    <w:rsid w:val="000865EF"/>
    <w:rsid w:val="00086640"/>
    <w:rsid w:val="00086998"/>
    <w:rsid w:val="00086C3E"/>
    <w:rsid w:val="00086C7A"/>
    <w:rsid w:val="00086E35"/>
    <w:rsid w:val="00086EC4"/>
    <w:rsid w:val="00086EFC"/>
    <w:rsid w:val="00086FE7"/>
    <w:rsid w:val="000872A7"/>
    <w:rsid w:val="000874BA"/>
    <w:rsid w:val="000879C1"/>
    <w:rsid w:val="00087B82"/>
    <w:rsid w:val="00087BE9"/>
    <w:rsid w:val="00087D4F"/>
    <w:rsid w:val="00087DAA"/>
    <w:rsid w:val="00090112"/>
    <w:rsid w:val="0009011E"/>
    <w:rsid w:val="00090218"/>
    <w:rsid w:val="00090445"/>
    <w:rsid w:val="000904B4"/>
    <w:rsid w:val="00090964"/>
    <w:rsid w:val="00090998"/>
    <w:rsid w:val="00090F91"/>
    <w:rsid w:val="000910F8"/>
    <w:rsid w:val="000911BD"/>
    <w:rsid w:val="00091392"/>
    <w:rsid w:val="00091498"/>
    <w:rsid w:val="00091760"/>
    <w:rsid w:val="00091839"/>
    <w:rsid w:val="0009189D"/>
    <w:rsid w:val="000918D9"/>
    <w:rsid w:val="00091C34"/>
    <w:rsid w:val="00091C7F"/>
    <w:rsid w:val="00091D93"/>
    <w:rsid w:val="00091DEE"/>
    <w:rsid w:val="000922D0"/>
    <w:rsid w:val="0009242D"/>
    <w:rsid w:val="000925F7"/>
    <w:rsid w:val="0009264A"/>
    <w:rsid w:val="0009280D"/>
    <w:rsid w:val="000929CB"/>
    <w:rsid w:val="00092EE4"/>
    <w:rsid w:val="000931AB"/>
    <w:rsid w:val="0009353F"/>
    <w:rsid w:val="000935A9"/>
    <w:rsid w:val="000938ED"/>
    <w:rsid w:val="00093C79"/>
    <w:rsid w:val="00093E7B"/>
    <w:rsid w:val="000940A6"/>
    <w:rsid w:val="00094391"/>
    <w:rsid w:val="000945BC"/>
    <w:rsid w:val="000945F7"/>
    <w:rsid w:val="00094790"/>
    <w:rsid w:val="00094CF6"/>
    <w:rsid w:val="00094D5E"/>
    <w:rsid w:val="00094D6B"/>
    <w:rsid w:val="00094EC5"/>
    <w:rsid w:val="00095063"/>
    <w:rsid w:val="00095508"/>
    <w:rsid w:val="0009558E"/>
    <w:rsid w:val="000955AF"/>
    <w:rsid w:val="000955D1"/>
    <w:rsid w:val="00095633"/>
    <w:rsid w:val="000957B2"/>
    <w:rsid w:val="000959D7"/>
    <w:rsid w:val="00095AF8"/>
    <w:rsid w:val="00095D3F"/>
    <w:rsid w:val="00096076"/>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85B"/>
    <w:rsid w:val="000A0AE1"/>
    <w:rsid w:val="000A0B54"/>
    <w:rsid w:val="000A0BA4"/>
    <w:rsid w:val="000A0BE8"/>
    <w:rsid w:val="000A0C94"/>
    <w:rsid w:val="000A0F1A"/>
    <w:rsid w:val="000A134A"/>
    <w:rsid w:val="000A15A2"/>
    <w:rsid w:val="000A1661"/>
    <w:rsid w:val="000A17A9"/>
    <w:rsid w:val="000A1801"/>
    <w:rsid w:val="000A1956"/>
    <w:rsid w:val="000A195D"/>
    <w:rsid w:val="000A1C25"/>
    <w:rsid w:val="000A1C37"/>
    <w:rsid w:val="000A1E15"/>
    <w:rsid w:val="000A20DA"/>
    <w:rsid w:val="000A2481"/>
    <w:rsid w:val="000A2577"/>
    <w:rsid w:val="000A261B"/>
    <w:rsid w:val="000A26F6"/>
    <w:rsid w:val="000A27B1"/>
    <w:rsid w:val="000A29C7"/>
    <w:rsid w:val="000A2AAB"/>
    <w:rsid w:val="000A2F6A"/>
    <w:rsid w:val="000A31AD"/>
    <w:rsid w:val="000A324B"/>
    <w:rsid w:val="000A3297"/>
    <w:rsid w:val="000A32E2"/>
    <w:rsid w:val="000A355E"/>
    <w:rsid w:val="000A356C"/>
    <w:rsid w:val="000A358D"/>
    <w:rsid w:val="000A35CD"/>
    <w:rsid w:val="000A3646"/>
    <w:rsid w:val="000A3826"/>
    <w:rsid w:val="000A39B8"/>
    <w:rsid w:val="000A3A2C"/>
    <w:rsid w:val="000A40B5"/>
    <w:rsid w:val="000A427A"/>
    <w:rsid w:val="000A4283"/>
    <w:rsid w:val="000A459C"/>
    <w:rsid w:val="000A45E1"/>
    <w:rsid w:val="000A481E"/>
    <w:rsid w:val="000A4898"/>
    <w:rsid w:val="000A48BD"/>
    <w:rsid w:val="000A4A73"/>
    <w:rsid w:val="000A4F10"/>
    <w:rsid w:val="000A4FC7"/>
    <w:rsid w:val="000A5415"/>
    <w:rsid w:val="000A5468"/>
    <w:rsid w:val="000A56B0"/>
    <w:rsid w:val="000A5983"/>
    <w:rsid w:val="000A5A66"/>
    <w:rsid w:val="000A5AE5"/>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ABD"/>
    <w:rsid w:val="000B0017"/>
    <w:rsid w:val="000B02E9"/>
    <w:rsid w:val="000B06F6"/>
    <w:rsid w:val="000B08E4"/>
    <w:rsid w:val="000B0986"/>
    <w:rsid w:val="000B09B7"/>
    <w:rsid w:val="000B0A83"/>
    <w:rsid w:val="000B0BD0"/>
    <w:rsid w:val="000B11A6"/>
    <w:rsid w:val="000B134C"/>
    <w:rsid w:val="000B13DA"/>
    <w:rsid w:val="000B13EA"/>
    <w:rsid w:val="000B1610"/>
    <w:rsid w:val="000B1862"/>
    <w:rsid w:val="000B1A2A"/>
    <w:rsid w:val="000B1AAA"/>
    <w:rsid w:val="000B1DF5"/>
    <w:rsid w:val="000B1E54"/>
    <w:rsid w:val="000B1FFD"/>
    <w:rsid w:val="000B215D"/>
    <w:rsid w:val="000B226C"/>
    <w:rsid w:val="000B24F2"/>
    <w:rsid w:val="000B2528"/>
    <w:rsid w:val="000B2687"/>
    <w:rsid w:val="000B2909"/>
    <w:rsid w:val="000B2961"/>
    <w:rsid w:val="000B2AFE"/>
    <w:rsid w:val="000B2B82"/>
    <w:rsid w:val="000B2BC1"/>
    <w:rsid w:val="000B2BCA"/>
    <w:rsid w:val="000B2D23"/>
    <w:rsid w:val="000B2D56"/>
    <w:rsid w:val="000B2DA1"/>
    <w:rsid w:val="000B2E6D"/>
    <w:rsid w:val="000B3339"/>
    <w:rsid w:val="000B33D7"/>
    <w:rsid w:val="000B359A"/>
    <w:rsid w:val="000B36EF"/>
    <w:rsid w:val="000B3884"/>
    <w:rsid w:val="000B3AA2"/>
    <w:rsid w:val="000B3BDF"/>
    <w:rsid w:val="000B3C30"/>
    <w:rsid w:val="000B3CBD"/>
    <w:rsid w:val="000B4476"/>
    <w:rsid w:val="000B44C9"/>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B7"/>
    <w:rsid w:val="000B57D0"/>
    <w:rsid w:val="000B591F"/>
    <w:rsid w:val="000B5B56"/>
    <w:rsid w:val="000B5CAF"/>
    <w:rsid w:val="000B607E"/>
    <w:rsid w:val="000B609C"/>
    <w:rsid w:val="000B6207"/>
    <w:rsid w:val="000B6295"/>
    <w:rsid w:val="000B6435"/>
    <w:rsid w:val="000B66DC"/>
    <w:rsid w:val="000B67FE"/>
    <w:rsid w:val="000B6898"/>
    <w:rsid w:val="000B6D11"/>
    <w:rsid w:val="000B6DD6"/>
    <w:rsid w:val="000B6F70"/>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6B5"/>
    <w:rsid w:val="000C087B"/>
    <w:rsid w:val="000C08C1"/>
    <w:rsid w:val="000C08FD"/>
    <w:rsid w:val="000C0910"/>
    <w:rsid w:val="000C09A8"/>
    <w:rsid w:val="000C0AD4"/>
    <w:rsid w:val="000C0B7B"/>
    <w:rsid w:val="000C0D64"/>
    <w:rsid w:val="000C0DF4"/>
    <w:rsid w:val="000C0E36"/>
    <w:rsid w:val="000C11EB"/>
    <w:rsid w:val="000C126A"/>
    <w:rsid w:val="000C1698"/>
    <w:rsid w:val="000C188B"/>
    <w:rsid w:val="000C1A04"/>
    <w:rsid w:val="000C1BAF"/>
    <w:rsid w:val="000C1D18"/>
    <w:rsid w:val="000C225B"/>
    <w:rsid w:val="000C22FC"/>
    <w:rsid w:val="000C23A0"/>
    <w:rsid w:val="000C2485"/>
    <w:rsid w:val="000C271D"/>
    <w:rsid w:val="000C2765"/>
    <w:rsid w:val="000C2C98"/>
    <w:rsid w:val="000C2D4D"/>
    <w:rsid w:val="000C2FC8"/>
    <w:rsid w:val="000C305D"/>
    <w:rsid w:val="000C36BC"/>
    <w:rsid w:val="000C3ADF"/>
    <w:rsid w:val="000C3C2D"/>
    <w:rsid w:val="000C3C59"/>
    <w:rsid w:val="000C3C71"/>
    <w:rsid w:val="000C3DD9"/>
    <w:rsid w:val="000C3DE3"/>
    <w:rsid w:val="000C3E4D"/>
    <w:rsid w:val="000C4043"/>
    <w:rsid w:val="000C40E5"/>
    <w:rsid w:val="000C41CB"/>
    <w:rsid w:val="000C42A6"/>
    <w:rsid w:val="000C431B"/>
    <w:rsid w:val="000C47C6"/>
    <w:rsid w:val="000C4822"/>
    <w:rsid w:val="000C4875"/>
    <w:rsid w:val="000C490F"/>
    <w:rsid w:val="000C4934"/>
    <w:rsid w:val="000C4B48"/>
    <w:rsid w:val="000C4DF9"/>
    <w:rsid w:val="000C4F2A"/>
    <w:rsid w:val="000C507C"/>
    <w:rsid w:val="000C5512"/>
    <w:rsid w:val="000C559C"/>
    <w:rsid w:val="000C5830"/>
    <w:rsid w:val="000C5A25"/>
    <w:rsid w:val="000C5BE5"/>
    <w:rsid w:val="000C5D34"/>
    <w:rsid w:val="000C5D70"/>
    <w:rsid w:val="000C5DCC"/>
    <w:rsid w:val="000C6424"/>
    <w:rsid w:val="000C664A"/>
    <w:rsid w:val="000C66EA"/>
    <w:rsid w:val="000C69F3"/>
    <w:rsid w:val="000C6B97"/>
    <w:rsid w:val="000C6D50"/>
    <w:rsid w:val="000C7153"/>
    <w:rsid w:val="000C71D2"/>
    <w:rsid w:val="000C7228"/>
    <w:rsid w:val="000C72E0"/>
    <w:rsid w:val="000C7323"/>
    <w:rsid w:val="000C753C"/>
    <w:rsid w:val="000C780F"/>
    <w:rsid w:val="000C7858"/>
    <w:rsid w:val="000D01C7"/>
    <w:rsid w:val="000D04F0"/>
    <w:rsid w:val="000D0767"/>
    <w:rsid w:val="000D08DD"/>
    <w:rsid w:val="000D0C27"/>
    <w:rsid w:val="000D0EB8"/>
    <w:rsid w:val="000D106A"/>
    <w:rsid w:val="000D11C4"/>
    <w:rsid w:val="000D14B1"/>
    <w:rsid w:val="000D153C"/>
    <w:rsid w:val="000D17B7"/>
    <w:rsid w:val="000D191F"/>
    <w:rsid w:val="000D1B6C"/>
    <w:rsid w:val="000D1BC9"/>
    <w:rsid w:val="000D1E76"/>
    <w:rsid w:val="000D204C"/>
    <w:rsid w:val="000D20A6"/>
    <w:rsid w:val="000D2135"/>
    <w:rsid w:val="000D2184"/>
    <w:rsid w:val="000D2983"/>
    <w:rsid w:val="000D2B25"/>
    <w:rsid w:val="000D2BC3"/>
    <w:rsid w:val="000D2D21"/>
    <w:rsid w:val="000D2EED"/>
    <w:rsid w:val="000D2F50"/>
    <w:rsid w:val="000D2F90"/>
    <w:rsid w:val="000D3039"/>
    <w:rsid w:val="000D3962"/>
    <w:rsid w:val="000D3988"/>
    <w:rsid w:val="000D3FBA"/>
    <w:rsid w:val="000D426B"/>
    <w:rsid w:val="000D4497"/>
    <w:rsid w:val="000D4609"/>
    <w:rsid w:val="000D46E2"/>
    <w:rsid w:val="000D4712"/>
    <w:rsid w:val="000D47DD"/>
    <w:rsid w:val="000D4DF0"/>
    <w:rsid w:val="000D50D8"/>
    <w:rsid w:val="000D5373"/>
    <w:rsid w:val="000D5404"/>
    <w:rsid w:val="000D5596"/>
    <w:rsid w:val="000D55E7"/>
    <w:rsid w:val="000D5C72"/>
    <w:rsid w:val="000D5D81"/>
    <w:rsid w:val="000D5E4C"/>
    <w:rsid w:val="000D622D"/>
    <w:rsid w:val="000D63F6"/>
    <w:rsid w:val="000D66FE"/>
    <w:rsid w:val="000D6864"/>
    <w:rsid w:val="000D6910"/>
    <w:rsid w:val="000D6E6D"/>
    <w:rsid w:val="000D6ECE"/>
    <w:rsid w:val="000D7050"/>
    <w:rsid w:val="000D7224"/>
    <w:rsid w:val="000D735D"/>
    <w:rsid w:val="000D738D"/>
    <w:rsid w:val="000D7581"/>
    <w:rsid w:val="000D767F"/>
    <w:rsid w:val="000D780E"/>
    <w:rsid w:val="000D79AE"/>
    <w:rsid w:val="000D7CCE"/>
    <w:rsid w:val="000D7D97"/>
    <w:rsid w:val="000D7FC7"/>
    <w:rsid w:val="000E0096"/>
    <w:rsid w:val="000E01F5"/>
    <w:rsid w:val="000E02F5"/>
    <w:rsid w:val="000E0382"/>
    <w:rsid w:val="000E075C"/>
    <w:rsid w:val="000E0798"/>
    <w:rsid w:val="000E0837"/>
    <w:rsid w:val="000E08F2"/>
    <w:rsid w:val="000E12F1"/>
    <w:rsid w:val="000E1374"/>
    <w:rsid w:val="000E1377"/>
    <w:rsid w:val="000E1433"/>
    <w:rsid w:val="000E1897"/>
    <w:rsid w:val="000E18AF"/>
    <w:rsid w:val="000E1A85"/>
    <w:rsid w:val="000E21A0"/>
    <w:rsid w:val="000E23F4"/>
    <w:rsid w:val="000E2B40"/>
    <w:rsid w:val="000E2DCA"/>
    <w:rsid w:val="000E2E31"/>
    <w:rsid w:val="000E2E4D"/>
    <w:rsid w:val="000E2E58"/>
    <w:rsid w:val="000E304E"/>
    <w:rsid w:val="000E31EB"/>
    <w:rsid w:val="000E3398"/>
    <w:rsid w:val="000E33DB"/>
    <w:rsid w:val="000E3529"/>
    <w:rsid w:val="000E36BB"/>
    <w:rsid w:val="000E387C"/>
    <w:rsid w:val="000E3966"/>
    <w:rsid w:val="000E3983"/>
    <w:rsid w:val="000E41B4"/>
    <w:rsid w:val="000E4F1D"/>
    <w:rsid w:val="000E50D8"/>
    <w:rsid w:val="000E5247"/>
    <w:rsid w:val="000E5395"/>
    <w:rsid w:val="000E55CF"/>
    <w:rsid w:val="000E59BA"/>
    <w:rsid w:val="000E5ACA"/>
    <w:rsid w:val="000E5BB1"/>
    <w:rsid w:val="000E5D6A"/>
    <w:rsid w:val="000E61B6"/>
    <w:rsid w:val="000E61E0"/>
    <w:rsid w:val="000E63CF"/>
    <w:rsid w:val="000E63D2"/>
    <w:rsid w:val="000E63E7"/>
    <w:rsid w:val="000E654E"/>
    <w:rsid w:val="000E656F"/>
    <w:rsid w:val="000E680E"/>
    <w:rsid w:val="000E68E5"/>
    <w:rsid w:val="000E6FF9"/>
    <w:rsid w:val="000E7071"/>
    <w:rsid w:val="000E7089"/>
    <w:rsid w:val="000E718B"/>
    <w:rsid w:val="000E733E"/>
    <w:rsid w:val="000E7669"/>
    <w:rsid w:val="000E76A2"/>
    <w:rsid w:val="000E7890"/>
    <w:rsid w:val="000E7A39"/>
    <w:rsid w:val="000E7A42"/>
    <w:rsid w:val="000E7A73"/>
    <w:rsid w:val="000E7C47"/>
    <w:rsid w:val="000E7E6D"/>
    <w:rsid w:val="000E7E82"/>
    <w:rsid w:val="000F01E8"/>
    <w:rsid w:val="000F02A4"/>
    <w:rsid w:val="000F0971"/>
    <w:rsid w:val="000F0DBF"/>
    <w:rsid w:val="000F0ECE"/>
    <w:rsid w:val="000F0F43"/>
    <w:rsid w:val="000F1062"/>
    <w:rsid w:val="000F130D"/>
    <w:rsid w:val="000F150D"/>
    <w:rsid w:val="000F153E"/>
    <w:rsid w:val="000F190E"/>
    <w:rsid w:val="000F1A84"/>
    <w:rsid w:val="000F1B01"/>
    <w:rsid w:val="000F1CCF"/>
    <w:rsid w:val="000F1D80"/>
    <w:rsid w:val="000F1F1E"/>
    <w:rsid w:val="000F1FFF"/>
    <w:rsid w:val="000F2043"/>
    <w:rsid w:val="000F220F"/>
    <w:rsid w:val="000F221D"/>
    <w:rsid w:val="000F22D3"/>
    <w:rsid w:val="000F23D6"/>
    <w:rsid w:val="000F2458"/>
    <w:rsid w:val="000F2473"/>
    <w:rsid w:val="000F2540"/>
    <w:rsid w:val="000F2676"/>
    <w:rsid w:val="000F2765"/>
    <w:rsid w:val="000F2771"/>
    <w:rsid w:val="000F2824"/>
    <w:rsid w:val="000F2D10"/>
    <w:rsid w:val="000F2E8F"/>
    <w:rsid w:val="000F32E1"/>
    <w:rsid w:val="000F350C"/>
    <w:rsid w:val="000F3542"/>
    <w:rsid w:val="000F355C"/>
    <w:rsid w:val="000F35A5"/>
    <w:rsid w:val="000F35D8"/>
    <w:rsid w:val="000F3846"/>
    <w:rsid w:val="000F3B60"/>
    <w:rsid w:val="000F4241"/>
    <w:rsid w:val="000F4389"/>
    <w:rsid w:val="000F45D9"/>
    <w:rsid w:val="000F47A1"/>
    <w:rsid w:val="000F47D1"/>
    <w:rsid w:val="000F47D4"/>
    <w:rsid w:val="000F4A59"/>
    <w:rsid w:val="000F4CE2"/>
    <w:rsid w:val="000F5026"/>
    <w:rsid w:val="000F5216"/>
    <w:rsid w:val="000F5A35"/>
    <w:rsid w:val="000F5B02"/>
    <w:rsid w:val="000F5B38"/>
    <w:rsid w:val="000F5FF8"/>
    <w:rsid w:val="000F6028"/>
    <w:rsid w:val="000F6574"/>
    <w:rsid w:val="000F65CC"/>
    <w:rsid w:val="000F6924"/>
    <w:rsid w:val="000F69AC"/>
    <w:rsid w:val="000F6A4F"/>
    <w:rsid w:val="000F6FF9"/>
    <w:rsid w:val="000F7032"/>
    <w:rsid w:val="000F72D2"/>
    <w:rsid w:val="000F7335"/>
    <w:rsid w:val="000F747C"/>
    <w:rsid w:val="000F755C"/>
    <w:rsid w:val="000F7965"/>
    <w:rsid w:val="000F7C7A"/>
    <w:rsid w:val="00100014"/>
    <w:rsid w:val="001000DC"/>
    <w:rsid w:val="0010034D"/>
    <w:rsid w:val="001004ED"/>
    <w:rsid w:val="0010060F"/>
    <w:rsid w:val="001008C5"/>
    <w:rsid w:val="00100A94"/>
    <w:rsid w:val="00100FE3"/>
    <w:rsid w:val="00101038"/>
    <w:rsid w:val="00101393"/>
    <w:rsid w:val="001013B8"/>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5C2"/>
    <w:rsid w:val="001028C9"/>
    <w:rsid w:val="001029EF"/>
    <w:rsid w:val="00102B4B"/>
    <w:rsid w:val="00102BA9"/>
    <w:rsid w:val="00102E06"/>
    <w:rsid w:val="001030FE"/>
    <w:rsid w:val="001031C8"/>
    <w:rsid w:val="001033B2"/>
    <w:rsid w:val="0010358E"/>
    <w:rsid w:val="0010369F"/>
    <w:rsid w:val="001037E9"/>
    <w:rsid w:val="00103908"/>
    <w:rsid w:val="00103CB9"/>
    <w:rsid w:val="00103E2F"/>
    <w:rsid w:val="00104014"/>
    <w:rsid w:val="0010441E"/>
    <w:rsid w:val="001046B8"/>
    <w:rsid w:val="00104AA9"/>
    <w:rsid w:val="00104C04"/>
    <w:rsid w:val="00104FBF"/>
    <w:rsid w:val="00105010"/>
    <w:rsid w:val="00105BA7"/>
    <w:rsid w:val="00105DA6"/>
    <w:rsid w:val="00106194"/>
    <w:rsid w:val="00106576"/>
    <w:rsid w:val="001067BA"/>
    <w:rsid w:val="001068FB"/>
    <w:rsid w:val="0010715C"/>
    <w:rsid w:val="001072D3"/>
    <w:rsid w:val="00107426"/>
    <w:rsid w:val="001075A0"/>
    <w:rsid w:val="00107797"/>
    <w:rsid w:val="0010785D"/>
    <w:rsid w:val="00107940"/>
    <w:rsid w:val="00107A52"/>
    <w:rsid w:val="00107FB0"/>
    <w:rsid w:val="00110049"/>
    <w:rsid w:val="001100E3"/>
    <w:rsid w:val="0011034A"/>
    <w:rsid w:val="0011046C"/>
    <w:rsid w:val="0011086A"/>
    <w:rsid w:val="00110A25"/>
    <w:rsid w:val="00110BAF"/>
    <w:rsid w:val="00110F81"/>
    <w:rsid w:val="00110FCE"/>
    <w:rsid w:val="0011179C"/>
    <w:rsid w:val="001118B9"/>
    <w:rsid w:val="00111973"/>
    <w:rsid w:val="00111B86"/>
    <w:rsid w:val="00111BB3"/>
    <w:rsid w:val="001120CF"/>
    <w:rsid w:val="001121A9"/>
    <w:rsid w:val="00112230"/>
    <w:rsid w:val="00112246"/>
    <w:rsid w:val="00112382"/>
    <w:rsid w:val="00112483"/>
    <w:rsid w:val="0011288D"/>
    <w:rsid w:val="00112AF9"/>
    <w:rsid w:val="00112C0B"/>
    <w:rsid w:val="00112CA9"/>
    <w:rsid w:val="00112F81"/>
    <w:rsid w:val="00113448"/>
    <w:rsid w:val="0011382F"/>
    <w:rsid w:val="001142D9"/>
    <w:rsid w:val="0011479B"/>
    <w:rsid w:val="00114B64"/>
    <w:rsid w:val="00114BA6"/>
    <w:rsid w:val="00114CEF"/>
    <w:rsid w:val="00114D6B"/>
    <w:rsid w:val="001154E9"/>
    <w:rsid w:val="0011561C"/>
    <w:rsid w:val="0011571C"/>
    <w:rsid w:val="00115C3D"/>
    <w:rsid w:val="00115C3E"/>
    <w:rsid w:val="00115F5B"/>
    <w:rsid w:val="001160AB"/>
    <w:rsid w:val="00116415"/>
    <w:rsid w:val="001166C0"/>
    <w:rsid w:val="00116B77"/>
    <w:rsid w:val="00116F6B"/>
    <w:rsid w:val="0011708D"/>
    <w:rsid w:val="001170FB"/>
    <w:rsid w:val="00117493"/>
    <w:rsid w:val="001179CA"/>
    <w:rsid w:val="00117A08"/>
    <w:rsid w:val="00117A61"/>
    <w:rsid w:val="00120462"/>
    <w:rsid w:val="0012054C"/>
    <w:rsid w:val="0012064F"/>
    <w:rsid w:val="00120942"/>
    <w:rsid w:val="00120D23"/>
    <w:rsid w:val="00120F1A"/>
    <w:rsid w:val="00120F50"/>
    <w:rsid w:val="00120F7F"/>
    <w:rsid w:val="00121180"/>
    <w:rsid w:val="00121647"/>
    <w:rsid w:val="001217E3"/>
    <w:rsid w:val="00121866"/>
    <w:rsid w:val="00121886"/>
    <w:rsid w:val="00121A4F"/>
    <w:rsid w:val="00121BA7"/>
    <w:rsid w:val="00121CFD"/>
    <w:rsid w:val="00121D58"/>
    <w:rsid w:val="00121EBC"/>
    <w:rsid w:val="00122078"/>
    <w:rsid w:val="0012236E"/>
    <w:rsid w:val="00122DFC"/>
    <w:rsid w:val="00122E49"/>
    <w:rsid w:val="00122FE7"/>
    <w:rsid w:val="0012334A"/>
    <w:rsid w:val="001233A8"/>
    <w:rsid w:val="001236EF"/>
    <w:rsid w:val="00123852"/>
    <w:rsid w:val="001238F3"/>
    <w:rsid w:val="001238FD"/>
    <w:rsid w:val="00123C47"/>
    <w:rsid w:val="00123D3A"/>
    <w:rsid w:val="0012404B"/>
    <w:rsid w:val="00124142"/>
    <w:rsid w:val="0012414D"/>
    <w:rsid w:val="001241A2"/>
    <w:rsid w:val="0012456F"/>
    <w:rsid w:val="00124B11"/>
    <w:rsid w:val="00124B88"/>
    <w:rsid w:val="00124BB3"/>
    <w:rsid w:val="00124C33"/>
    <w:rsid w:val="00124CF0"/>
    <w:rsid w:val="001254CA"/>
    <w:rsid w:val="00125753"/>
    <w:rsid w:val="00125B3D"/>
    <w:rsid w:val="00125D36"/>
    <w:rsid w:val="00125DEC"/>
    <w:rsid w:val="00125E8E"/>
    <w:rsid w:val="00126031"/>
    <w:rsid w:val="001262D0"/>
    <w:rsid w:val="00126470"/>
    <w:rsid w:val="001264ED"/>
    <w:rsid w:val="00126518"/>
    <w:rsid w:val="00126C86"/>
    <w:rsid w:val="00126D5A"/>
    <w:rsid w:val="0012729B"/>
    <w:rsid w:val="001272D7"/>
    <w:rsid w:val="00127492"/>
    <w:rsid w:val="001274DA"/>
    <w:rsid w:val="00127671"/>
    <w:rsid w:val="00127887"/>
    <w:rsid w:val="0012797B"/>
    <w:rsid w:val="00127A3E"/>
    <w:rsid w:val="00127B51"/>
    <w:rsid w:val="00127BCB"/>
    <w:rsid w:val="00127D98"/>
    <w:rsid w:val="00127EAE"/>
    <w:rsid w:val="00127EDB"/>
    <w:rsid w:val="00127FA9"/>
    <w:rsid w:val="001301C3"/>
    <w:rsid w:val="00130489"/>
    <w:rsid w:val="00130A71"/>
    <w:rsid w:val="00130A76"/>
    <w:rsid w:val="00130B4B"/>
    <w:rsid w:val="00130C08"/>
    <w:rsid w:val="00130CC4"/>
    <w:rsid w:val="00130E3B"/>
    <w:rsid w:val="00131106"/>
    <w:rsid w:val="00131204"/>
    <w:rsid w:val="0013127A"/>
    <w:rsid w:val="00131456"/>
    <w:rsid w:val="00131489"/>
    <w:rsid w:val="0013160C"/>
    <w:rsid w:val="00131780"/>
    <w:rsid w:val="0013180D"/>
    <w:rsid w:val="00131ACB"/>
    <w:rsid w:val="00131C8F"/>
    <w:rsid w:val="00131CB5"/>
    <w:rsid w:val="00131EF5"/>
    <w:rsid w:val="00132344"/>
    <w:rsid w:val="0013242A"/>
    <w:rsid w:val="00132593"/>
    <w:rsid w:val="001326AF"/>
    <w:rsid w:val="001326C7"/>
    <w:rsid w:val="0013286F"/>
    <w:rsid w:val="00133224"/>
    <w:rsid w:val="0013332F"/>
    <w:rsid w:val="00133830"/>
    <w:rsid w:val="00133D3B"/>
    <w:rsid w:val="00134083"/>
    <w:rsid w:val="00134150"/>
    <w:rsid w:val="0013475B"/>
    <w:rsid w:val="001349F6"/>
    <w:rsid w:val="00134C83"/>
    <w:rsid w:val="001352AC"/>
    <w:rsid w:val="00135348"/>
    <w:rsid w:val="001353BE"/>
    <w:rsid w:val="00135494"/>
    <w:rsid w:val="00135ACE"/>
    <w:rsid w:val="00135E02"/>
    <w:rsid w:val="00135EA2"/>
    <w:rsid w:val="00135F2F"/>
    <w:rsid w:val="001363CE"/>
    <w:rsid w:val="001363FB"/>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58B"/>
    <w:rsid w:val="0014085A"/>
    <w:rsid w:val="00140A0F"/>
    <w:rsid w:val="00140CA4"/>
    <w:rsid w:val="00140DB2"/>
    <w:rsid w:val="00140EC3"/>
    <w:rsid w:val="00141129"/>
    <w:rsid w:val="001414B1"/>
    <w:rsid w:val="0014164A"/>
    <w:rsid w:val="001417B3"/>
    <w:rsid w:val="001417B8"/>
    <w:rsid w:val="00141BE1"/>
    <w:rsid w:val="00141C1D"/>
    <w:rsid w:val="00141C47"/>
    <w:rsid w:val="00141EE4"/>
    <w:rsid w:val="0014222E"/>
    <w:rsid w:val="001423D5"/>
    <w:rsid w:val="001426E4"/>
    <w:rsid w:val="00142B7F"/>
    <w:rsid w:val="00142D2B"/>
    <w:rsid w:val="00142E40"/>
    <w:rsid w:val="00142E7C"/>
    <w:rsid w:val="00142F7C"/>
    <w:rsid w:val="00143054"/>
    <w:rsid w:val="00143176"/>
    <w:rsid w:val="001431B4"/>
    <w:rsid w:val="001433AC"/>
    <w:rsid w:val="001433BF"/>
    <w:rsid w:val="00143643"/>
    <w:rsid w:val="00143F73"/>
    <w:rsid w:val="00143F7E"/>
    <w:rsid w:val="0014402A"/>
    <w:rsid w:val="001440C7"/>
    <w:rsid w:val="001443B5"/>
    <w:rsid w:val="001445FB"/>
    <w:rsid w:val="001446F2"/>
    <w:rsid w:val="0014470C"/>
    <w:rsid w:val="00144932"/>
    <w:rsid w:val="001449E2"/>
    <w:rsid w:val="00144CE4"/>
    <w:rsid w:val="001450B2"/>
    <w:rsid w:val="00145262"/>
    <w:rsid w:val="00145287"/>
    <w:rsid w:val="00145504"/>
    <w:rsid w:val="00145584"/>
    <w:rsid w:val="0014566B"/>
    <w:rsid w:val="00145F91"/>
    <w:rsid w:val="00145FB8"/>
    <w:rsid w:val="001460BC"/>
    <w:rsid w:val="0014619C"/>
    <w:rsid w:val="00146228"/>
    <w:rsid w:val="001462CE"/>
    <w:rsid w:val="001463CC"/>
    <w:rsid w:val="00146968"/>
    <w:rsid w:val="00146E8F"/>
    <w:rsid w:val="00146EFD"/>
    <w:rsid w:val="00147701"/>
    <w:rsid w:val="00147723"/>
    <w:rsid w:val="00147A5A"/>
    <w:rsid w:val="00147BCB"/>
    <w:rsid w:val="00147E96"/>
    <w:rsid w:val="00147F34"/>
    <w:rsid w:val="001500C5"/>
    <w:rsid w:val="001501FE"/>
    <w:rsid w:val="00150326"/>
    <w:rsid w:val="00150463"/>
    <w:rsid w:val="0015047A"/>
    <w:rsid w:val="001504AA"/>
    <w:rsid w:val="00150A52"/>
    <w:rsid w:val="001510C1"/>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8C"/>
    <w:rsid w:val="001539CE"/>
    <w:rsid w:val="00153E1A"/>
    <w:rsid w:val="00154353"/>
    <w:rsid w:val="00154445"/>
    <w:rsid w:val="0015452B"/>
    <w:rsid w:val="0015454D"/>
    <w:rsid w:val="00154589"/>
    <w:rsid w:val="00154775"/>
    <w:rsid w:val="001549C4"/>
    <w:rsid w:val="00154B3E"/>
    <w:rsid w:val="00154D90"/>
    <w:rsid w:val="00155079"/>
    <w:rsid w:val="00155188"/>
    <w:rsid w:val="001551FD"/>
    <w:rsid w:val="00155247"/>
    <w:rsid w:val="00155841"/>
    <w:rsid w:val="001559BB"/>
    <w:rsid w:val="00155A09"/>
    <w:rsid w:val="00155A82"/>
    <w:rsid w:val="00156276"/>
    <w:rsid w:val="001562B9"/>
    <w:rsid w:val="001562BA"/>
    <w:rsid w:val="00156418"/>
    <w:rsid w:val="0015657E"/>
    <w:rsid w:val="001568A5"/>
    <w:rsid w:val="00156956"/>
    <w:rsid w:val="00156B16"/>
    <w:rsid w:val="00156B2D"/>
    <w:rsid w:val="00156CF0"/>
    <w:rsid w:val="00157302"/>
    <w:rsid w:val="00157387"/>
    <w:rsid w:val="001573FF"/>
    <w:rsid w:val="001579D1"/>
    <w:rsid w:val="001579FB"/>
    <w:rsid w:val="00157AED"/>
    <w:rsid w:val="00157FED"/>
    <w:rsid w:val="00157FFA"/>
    <w:rsid w:val="00160164"/>
    <w:rsid w:val="00160629"/>
    <w:rsid w:val="001609BD"/>
    <w:rsid w:val="001611E1"/>
    <w:rsid w:val="00161673"/>
    <w:rsid w:val="001618E2"/>
    <w:rsid w:val="001619B0"/>
    <w:rsid w:val="00161BA3"/>
    <w:rsid w:val="00161E14"/>
    <w:rsid w:val="00161F28"/>
    <w:rsid w:val="0016226B"/>
    <w:rsid w:val="00162319"/>
    <w:rsid w:val="001623B3"/>
    <w:rsid w:val="00162447"/>
    <w:rsid w:val="00162AFA"/>
    <w:rsid w:val="00162C64"/>
    <w:rsid w:val="00162D39"/>
    <w:rsid w:val="00163214"/>
    <w:rsid w:val="00163288"/>
    <w:rsid w:val="001636D5"/>
    <w:rsid w:val="001639D7"/>
    <w:rsid w:val="00163A7D"/>
    <w:rsid w:val="00163ACF"/>
    <w:rsid w:val="00163B41"/>
    <w:rsid w:val="00163D45"/>
    <w:rsid w:val="00163DAF"/>
    <w:rsid w:val="00164032"/>
    <w:rsid w:val="001642FD"/>
    <w:rsid w:val="0016460B"/>
    <w:rsid w:val="001649DD"/>
    <w:rsid w:val="001649E3"/>
    <w:rsid w:val="00164ACE"/>
    <w:rsid w:val="00164DB3"/>
    <w:rsid w:val="00164DD0"/>
    <w:rsid w:val="001650BA"/>
    <w:rsid w:val="001652A5"/>
    <w:rsid w:val="001652CB"/>
    <w:rsid w:val="001657FD"/>
    <w:rsid w:val="001658BB"/>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DFB"/>
    <w:rsid w:val="00167ECA"/>
    <w:rsid w:val="001700A3"/>
    <w:rsid w:val="001700EF"/>
    <w:rsid w:val="00170184"/>
    <w:rsid w:val="0017058D"/>
    <w:rsid w:val="001707DA"/>
    <w:rsid w:val="00170931"/>
    <w:rsid w:val="00170A11"/>
    <w:rsid w:val="00170B2E"/>
    <w:rsid w:val="00170EB6"/>
    <w:rsid w:val="0017131D"/>
    <w:rsid w:val="001714BE"/>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E01"/>
    <w:rsid w:val="00173192"/>
    <w:rsid w:val="0017319F"/>
    <w:rsid w:val="001732E8"/>
    <w:rsid w:val="0017341E"/>
    <w:rsid w:val="001734EA"/>
    <w:rsid w:val="0017354F"/>
    <w:rsid w:val="0017370B"/>
    <w:rsid w:val="00173931"/>
    <w:rsid w:val="00173A12"/>
    <w:rsid w:val="00173ACC"/>
    <w:rsid w:val="00173BA8"/>
    <w:rsid w:val="00173BDD"/>
    <w:rsid w:val="00173C80"/>
    <w:rsid w:val="00174128"/>
    <w:rsid w:val="001741B0"/>
    <w:rsid w:val="00174211"/>
    <w:rsid w:val="0017440C"/>
    <w:rsid w:val="00174487"/>
    <w:rsid w:val="00174A38"/>
    <w:rsid w:val="0017531F"/>
    <w:rsid w:val="001755C0"/>
    <w:rsid w:val="00175751"/>
    <w:rsid w:val="0017594E"/>
    <w:rsid w:val="00175B4E"/>
    <w:rsid w:val="00175B93"/>
    <w:rsid w:val="00175BCB"/>
    <w:rsid w:val="00175EF8"/>
    <w:rsid w:val="0017650F"/>
    <w:rsid w:val="001766CD"/>
    <w:rsid w:val="001766FE"/>
    <w:rsid w:val="00176818"/>
    <w:rsid w:val="00176843"/>
    <w:rsid w:val="00176866"/>
    <w:rsid w:val="0017699A"/>
    <w:rsid w:val="00176B40"/>
    <w:rsid w:val="00176BF2"/>
    <w:rsid w:val="00176D5A"/>
    <w:rsid w:val="0017701C"/>
    <w:rsid w:val="001770C3"/>
    <w:rsid w:val="00177329"/>
    <w:rsid w:val="001773C5"/>
    <w:rsid w:val="0017761A"/>
    <w:rsid w:val="0017777A"/>
    <w:rsid w:val="00177A23"/>
    <w:rsid w:val="00180137"/>
    <w:rsid w:val="0018014A"/>
    <w:rsid w:val="001808C4"/>
    <w:rsid w:val="00180912"/>
    <w:rsid w:val="00180DF0"/>
    <w:rsid w:val="00180EBC"/>
    <w:rsid w:val="00181176"/>
    <w:rsid w:val="001813A7"/>
    <w:rsid w:val="00181402"/>
    <w:rsid w:val="00181480"/>
    <w:rsid w:val="00181571"/>
    <w:rsid w:val="001815C1"/>
    <w:rsid w:val="00181719"/>
    <w:rsid w:val="0018179E"/>
    <w:rsid w:val="00181892"/>
    <w:rsid w:val="00181EF0"/>
    <w:rsid w:val="00182361"/>
    <w:rsid w:val="00182827"/>
    <w:rsid w:val="00182C1A"/>
    <w:rsid w:val="00182E2E"/>
    <w:rsid w:val="00183173"/>
    <w:rsid w:val="00183198"/>
    <w:rsid w:val="0018322B"/>
    <w:rsid w:val="001833B8"/>
    <w:rsid w:val="001835E7"/>
    <w:rsid w:val="00183622"/>
    <w:rsid w:val="00183698"/>
    <w:rsid w:val="0018370C"/>
    <w:rsid w:val="0018377D"/>
    <w:rsid w:val="00183C52"/>
    <w:rsid w:val="00183D1B"/>
    <w:rsid w:val="00183E5F"/>
    <w:rsid w:val="00183FB7"/>
    <w:rsid w:val="001840EC"/>
    <w:rsid w:val="001841C2"/>
    <w:rsid w:val="0018463E"/>
    <w:rsid w:val="001848DC"/>
    <w:rsid w:val="001848F2"/>
    <w:rsid w:val="00184DCE"/>
    <w:rsid w:val="00184DEF"/>
    <w:rsid w:val="00184F10"/>
    <w:rsid w:val="00184F2A"/>
    <w:rsid w:val="00184F86"/>
    <w:rsid w:val="00184FBC"/>
    <w:rsid w:val="0018502E"/>
    <w:rsid w:val="001851BF"/>
    <w:rsid w:val="0018580F"/>
    <w:rsid w:val="001858FB"/>
    <w:rsid w:val="001859E1"/>
    <w:rsid w:val="00185AA2"/>
    <w:rsid w:val="00185CE2"/>
    <w:rsid w:val="00185E16"/>
    <w:rsid w:val="00185EFF"/>
    <w:rsid w:val="00185F72"/>
    <w:rsid w:val="001863D8"/>
    <w:rsid w:val="001863E8"/>
    <w:rsid w:val="00186912"/>
    <w:rsid w:val="00186925"/>
    <w:rsid w:val="00186972"/>
    <w:rsid w:val="00186ABC"/>
    <w:rsid w:val="00186BDE"/>
    <w:rsid w:val="00186DC2"/>
    <w:rsid w:val="00186E3E"/>
    <w:rsid w:val="00186E82"/>
    <w:rsid w:val="00187073"/>
    <w:rsid w:val="001870A0"/>
    <w:rsid w:val="00187227"/>
    <w:rsid w:val="00187480"/>
    <w:rsid w:val="0018764B"/>
    <w:rsid w:val="0018787A"/>
    <w:rsid w:val="001878D0"/>
    <w:rsid w:val="00187A21"/>
    <w:rsid w:val="00187A6A"/>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616"/>
    <w:rsid w:val="0019178C"/>
    <w:rsid w:val="00191BB3"/>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CC"/>
    <w:rsid w:val="00193DB6"/>
    <w:rsid w:val="00194067"/>
    <w:rsid w:val="001941EB"/>
    <w:rsid w:val="00194353"/>
    <w:rsid w:val="00194472"/>
    <w:rsid w:val="00194C41"/>
    <w:rsid w:val="00194D0D"/>
    <w:rsid w:val="00194E4B"/>
    <w:rsid w:val="00194F02"/>
    <w:rsid w:val="00194F12"/>
    <w:rsid w:val="0019505B"/>
    <w:rsid w:val="0019521D"/>
    <w:rsid w:val="001954FD"/>
    <w:rsid w:val="001955FD"/>
    <w:rsid w:val="001956B7"/>
    <w:rsid w:val="00195D94"/>
    <w:rsid w:val="00195ED3"/>
    <w:rsid w:val="001960F8"/>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F7"/>
    <w:rsid w:val="00197E01"/>
    <w:rsid w:val="001A001F"/>
    <w:rsid w:val="001A009D"/>
    <w:rsid w:val="001A017F"/>
    <w:rsid w:val="001A0348"/>
    <w:rsid w:val="001A036B"/>
    <w:rsid w:val="001A0646"/>
    <w:rsid w:val="001A06D3"/>
    <w:rsid w:val="001A0723"/>
    <w:rsid w:val="001A081B"/>
    <w:rsid w:val="001A08D8"/>
    <w:rsid w:val="001A167F"/>
    <w:rsid w:val="001A1783"/>
    <w:rsid w:val="001A17F4"/>
    <w:rsid w:val="001A1B11"/>
    <w:rsid w:val="001A1E77"/>
    <w:rsid w:val="001A2054"/>
    <w:rsid w:val="001A2101"/>
    <w:rsid w:val="001A2332"/>
    <w:rsid w:val="001A2C32"/>
    <w:rsid w:val="001A2DFE"/>
    <w:rsid w:val="001A2F98"/>
    <w:rsid w:val="001A31E0"/>
    <w:rsid w:val="001A37FF"/>
    <w:rsid w:val="001A385A"/>
    <w:rsid w:val="001A3B33"/>
    <w:rsid w:val="001A3EDC"/>
    <w:rsid w:val="001A408D"/>
    <w:rsid w:val="001A4100"/>
    <w:rsid w:val="001A4164"/>
    <w:rsid w:val="001A42CA"/>
    <w:rsid w:val="001A4394"/>
    <w:rsid w:val="001A4406"/>
    <w:rsid w:val="001A4838"/>
    <w:rsid w:val="001A49C0"/>
    <w:rsid w:val="001A4B6B"/>
    <w:rsid w:val="001A4B72"/>
    <w:rsid w:val="001A4DC0"/>
    <w:rsid w:val="001A4FC2"/>
    <w:rsid w:val="001A4FCE"/>
    <w:rsid w:val="001A5244"/>
    <w:rsid w:val="001A559F"/>
    <w:rsid w:val="001A5624"/>
    <w:rsid w:val="001A5648"/>
    <w:rsid w:val="001A569C"/>
    <w:rsid w:val="001A577F"/>
    <w:rsid w:val="001A58E1"/>
    <w:rsid w:val="001A58FE"/>
    <w:rsid w:val="001A5AF3"/>
    <w:rsid w:val="001A5CC5"/>
    <w:rsid w:val="001A5D92"/>
    <w:rsid w:val="001A5E9E"/>
    <w:rsid w:val="001A5F61"/>
    <w:rsid w:val="001A6392"/>
    <w:rsid w:val="001A65E4"/>
    <w:rsid w:val="001A6741"/>
    <w:rsid w:val="001A6859"/>
    <w:rsid w:val="001A69E3"/>
    <w:rsid w:val="001A6B23"/>
    <w:rsid w:val="001A6BBC"/>
    <w:rsid w:val="001A6C02"/>
    <w:rsid w:val="001A6C38"/>
    <w:rsid w:val="001A6DF9"/>
    <w:rsid w:val="001A6E41"/>
    <w:rsid w:val="001A700F"/>
    <w:rsid w:val="001A71B6"/>
    <w:rsid w:val="001A71D3"/>
    <w:rsid w:val="001A74DF"/>
    <w:rsid w:val="001A760C"/>
    <w:rsid w:val="001A7BB9"/>
    <w:rsid w:val="001B0010"/>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F2F"/>
    <w:rsid w:val="001B1049"/>
    <w:rsid w:val="001B117E"/>
    <w:rsid w:val="001B11C0"/>
    <w:rsid w:val="001B137A"/>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3E"/>
    <w:rsid w:val="001B2E83"/>
    <w:rsid w:val="001B2E91"/>
    <w:rsid w:val="001B2F86"/>
    <w:rsid w:val="001B2FDE"/>
    <w:rsid w:val="001B3110"/>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A5F"/>
    <w:rsid w:val="001B5A7A"/>
    <w:rsid w:val="001B5AF4"/>
    <w:rsid w:val="001B5C07"/>
    <w:rsid w:val="001B5D6B"/>
    <w:rsid w:val="001B5E22"/>
    <w:rsid w:val="001B5F7B"/>
    <w:rsid w:val="001B602B"/>
    <w:rsid w:val="001B60D7"/>
    <w:rsid w:val="001B60F5"/>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A55"/>
    <w:rsid w:val="001C11BD"/>
    <w:rsid w:val="001C1210"/>
    <w:rsid w:val="001C127F"/>
    <w:rsid w:val="001C16CE"/>
    <w:rsid w:val="001C1886"/>
    <w:rsid w:val="001C1ACE"/>
    <w:rsid w:val="001C1D56"/>
    <w:rsid w:val="001C201C"/>
    <w:rsid w:val="001C2281"/>
    <w:rsid w:val="001C234D"/>
    <w:rsid w:val="001C294B"/>
    <w:rsid w:val="001C29C2"/>
    <w:rsid w:val="001C2B8A"/>
    <w:rsid w:val="001C2BEE"/>
    <w:rsid w:val="001C2E71"/>
    <w:rsid w:val="001C3269"/>
    <w:rsid w:val="001C3292"/>
    <w:rsid w:val="001C34A8"/>
    <w:rsid w:val="001C351D"/>
    <w:rsid w:val="001C36A1"/>
    <w:rsid w:val="001C3E91"/>
    <w:rsid w:val="001C3FC8"/>
    <w:rsid w:val="001C401A"/>
    <w:rsid w:val="001C4219"/>
    <w:rsid w:val="001C45CE"/>
    <w:rsid w:val="001C4705"/>
    <w:rsid w:val="001C474A"/>
    <w:rsid w:val="001C4DF6"/>
    <w:rsid w:val="001C4F0E"/>
    <w:rsid w:val="001C4F61"/>
    <w:rsid w:val="001C4FBF"/>
    <w:rsid w:val="001C50E2"/>
    <w:rsid w:val="001C5186"/>
    <w:rsid w:val="001C54A9"/>
    <w:rsid w:val="001C564C"/>
    <w:rsid w:val="001C5A7D"/>
    <w:rsid w:val="001C5CE7"/>
    <w:rsid w:val="001C5FC0"/>
    <w:rsid w:val="001C69F6"/>
    <w:rsid w:val="001C6B57"/>
    <w:rsid w:val="001C6C08"/>
    <w:rsid w:val="001C6C72"/>
    <w:rsid w:val="001C6CDE"/>
    <w:rsid w:val="001C70A8"/>
    <w:rsid w:val="001C71FD"/>
    <w:rsid w:val="001C731A"/>
    <w:rsid w:val="001C7797"/>
    <w:rsid w:val="001C784B"/>
    <w:rsid w:val="001C7B08"/>
    <w:rsid w:val="001C7CEF"/>
    <w:rsid w:val="001C7F0B"/>
    <w:rsid w:val="001D01DA"/>
    <w:rsid w:val="001D0B52"/>
    <w:rsid w:val="001D0B99"/>
    <w:rsid w:val="001D0BC0"/>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E04"/>
    <w:rsid w:val="001D3257"/>
    <w:rsid w:val="001D33A2"/>
    <w:rsid w:val="001D3432"/>
    <w:rsid w:val="001D34AD"/>
    <w:rsid w:val="001D36F7"/>
    <w:rsid w:val="001D396F"/>
    <w:rsid w:val="001D3BD0"/>
    <w:rsid w:val="001D3DAE"/>
    <w:rsid w:val="001D3F23"/>
    <w:rsid w:val="001D40A0"/>
    <w:rsid w:val="001D45C9"/>
    <w:rsid w:val="001D484E"/>
    <w:rsid w:val="001D485D"/>
    <w:rsid w:val="001D4F6C"/>
    <w:rsid w:val="001D5197"/>
    <w:rsid w:val="001D51E7"/>
    <w:rsid w:val="001D525C"/>
    <w:rsid w:val="001D550D"/>
    <w:rsid w:val="001D55C8"/>
    <w:rsid w:val="001D5601"/>
    <w:rsid w:val="001D5D49"/>
    <w:rsid w:val="001D5F5D"/>
    <w:rsid w:val="001D602C"/>
    <w:rsid w:val="001D60BD"/>
    <w:rsid w:val="001D6419"/>
    <w:rsid w:val="001D6565"/>
    <w:rsid w:val="001D66C8"/>
    <w:rsid w:val="001D66DE"/>
    <w:rsid w:val="001D67F3"/>
    <w:rsid w:val="001D6A1A"/>
    <w:rsid w:val="001D6C14"/>
    <w:rsid w:val="001D6C5A"/>
    <w:rsid w:val="001D6CC6"/>
    <w:rsid w:val="001D7072"/>
    <w:rsid w:val="001D7331"/>
    <w:rsid w:val="001D7514"/>
    <w:rsid w:val="001D75D4"/>
    <w:rsid w:val="001D7915"/>
    <w:rsid w:val="001D796C"/>
    <w:rsid w:val="001D7B0C"/>
    <w:rsid w:val="001D7EEF"/>
    <w:rsid w:val="001D7F72"/>
    <w:rsid w:val="001D7FB6"/>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E9"/>
    <w:rsid w:val="001E2614"/>
    <w:rsid w:val="001E261D"/>
    <w:rsid w:val="001E2998"/>
    <w:rsid w:val="001E2CE1"/>
    <w:rsid w:val="001E2D43"/>
    <w:rsid w:val="001E2E79"/>
    <w:rsid w:val="001E2ED9"/>
    <w:rsid w:val="001E3096"/>
    <w:rsid w:val="001E3391"/>
    <w:rsid w:val="001E38CE"/>
    <w:rsid w:val="001E3AFE"/>
    <w:rsid w:val="001E3BEA"/>
    <w:rsid w:val="001E3D25"/>
    <w:rsid w:val="001E3DD7"/>
    <w:rsid w:val="001E3E62"/>
    <w:rsid w:val="001E3EB2"/>
    <w:rsid w:val="001E3EEF"/>
    <w:rsid w:val="001E414C"/>
    <w:rsid w:val="001E438D"/>
    <w:rsid w:val="001E4567"/>
    <w:rsid w:val="001E4780"/>
    <w:rsid w:val="001E4BC8"/>
    <w:rsid w:val="001E4BD1"/>
    <w:rsid w:val="001E4E1A"/>
    <w:rsid w:val="001E4F47"/>
    <w:rsid w:val="001E51B0"/>
    <w:rsid w:val="001E531A"/>
    <w:rsid w:val="001E5423"/>
    <w:rsid w:val="001E5444"/>
    <w:rsid w:val="001E56B8"/>
    <w:rsid w:val="001E5749"/>
    <w:rsid w:val="001E58B3"/>
    <w:rsid w:val="001E58C0"/>
    <w:rsid w:val="001E598C"/>
    <w:rsid w:val="001E5A10"/>
    <w:rsid w:val="001E5B23"/>
    <w:rsid w:val="001E5C15"/>
    <w:rsid w:val="001E5C46"/>
    <w:rsid w:val="001E611D"/>
    <w:rsid w:val="001E6154"/>
    <w:rsid w:val="001E61AE"/>
    <w:rsid w:val="001E67E3"/>
    <w:rsid w:val="001E67FC"/>
    <w:rsid w:val="001E6AA2"/>
    <w:rsid w:val="001E6BE5"/>
    <w:rsid w:val="001E7250"/>
    <w:rsid w:val="001E7266"/>
    <w:rsid w:val="001E774F"/>
    <w:rsid w:val="001E7D6D"/>
    <w:rsid w:val="001E7F15"/>
    <w:rsid w:val="001F0060"/>
    <w:rsid w:val="001F0353"/>
    <w:rsid w:val="001F0490"/>
    <w:rsid w:val="001F0595"/>
    <w:rsid w:val="001F083B"/>
    <w:rsid w:val="001F08D0"/>
    <w:rsid w:val="001F092A"/>
    <w:rsid w:val="001F0CCA"/>
    <w:rsid w:val="001F0DE6"/>
    <w:rsid w:val="001F0FED"/>
    <w:rsid w:val="001F0FFC"/>
    <w:rsid w:val="001F103C"/>
    <w:rsid w:val="001F131C"/>
    <w:rsid w:val="001F150B"/>
    <w:rsid w:val="001F17B9"/>
    <w:rsid w:val="001F1B35"/>
    <w:rsid w:val="001F1C99"/>
    <w:rsid w:val="001F1E35"/>
    <w:rsid w:val="001F205E"/>
    <w:rsid w:val="001F2190"/>
    <w:rsid w:val="001F2262"/>
    <w:rsid w:val="001F227C"/>
    <w:rsid w:val="001F2452"/>
    <w:rsid w:val="001F27E4"/>
    <w:rsid w:val="001F2927"/>
    <w:rsid w:val="001F2BF4"/>
    <w:rsid w:val="001F2CBA"/>
    <w:rsid w:val="001F2E2D"/>
    <w:rsid w:val="001F2F66"/>
    <w:rsid w:val="001F308C"/>
    <w:rsid w:val="001F37A7"/>
    <w:rsid w:val="001F37CD"/>
    <w:rsid w:val="001F3D34"/>
    <w:rsid w:val="001F3F94"/>
    <w:rsid w:val="001F40C1"/>
    <w:rsid w:val="001F4386"/>
    <w:rsid w:val="001F4811"/>
    <w:rsid w:val="001F49B0"/>
    <w:rsid w:val="001F4D33"/>
    <w:rsid w:val="001F4D81"/>
    <w:rsid w:val="001F50FF"/>
    <w:rsid w:val="001F51D4"/>
    <w:rsid w:val="001F5917"/>
    <w:rsid w:val="001F5D13"/>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843"/>
    <w:rsid w:val="00200A46"/>
    <w:rsid w:val="002011FB"/>
    <w:rsid w:val="0020135E"/>
    <w:rsid w:val="002013E4"/>
    <w:rsid w:val="00201692"/>
    <w:rsid w:val="002017E9"/>
    <w:rsid w:val="0020185B"/>
    <w:rsid w:val="00201AEA"/>
    <w:rsid w:val="00201E7B"/>
    <w:rsid w:val="00201EB4"/>
    <w:rsid w:val="00201F31"/>
    <w:rsid w:val="002021E5"/>
    <w:rsid w:val="00202484"/>
    <w:rsid w:val="00202747"/>
    <w:rsid w:val="0020276F"/>
    <w:rsid w:val="0020298D"/>
    <w:rsid w:val="00202AF0"/>
    <w:rsid w:val="00202EBD"/>
    <w:rsid w:val="0020343B"/>
    <w:rsid w:val="00203686"/>
    <w:rsid w:val="002039D0"/>
    <w:rsid w:val="00203A0B"/>
    <w:rsid w:val="00203A48"/>
    <w:rsid w:val="00203A49"/>
    <w:rsid w:val="00203A65"/>
    <w:rsid w:val="00203C65"/>
    <w:rsid w:val="00203DD3"/>
    <w:rsid w:val="00203FAB"/>
    <w:rsid w:val="0020428C"/>
    <w:rsid w:val="002043CC"/>
    <w:rsid w:val="002043F8"/>
    <w:rsid w:val="00204509"/>
    <w:rsid w:val="002048A6"/>
    <w:rsid w:val="002048E2"/>
    <w:rsid w:val="00204941"/>
    <w:rsid w:val="00204A9F"/>
    <w:rsid w:val="00204BCC"/>
    <w:rsid w:val="00204BF1"/>
    <w:rsid w:val="00204CD6"/>
    <w:rsid w:val="00204D08"/>
    <w:rsid w:val="00204D71"/>
    <w:rsid w:val="00204E45"/>
    <w:rsid w:val="0020525F"/>
    <w:rsid w:val="002052DB"/>
    <w:rsid w:val="00205670"/>
    <w:rsid w:val="0020583E"/>
    <w:rsid w:val="00205D90"/>
    <w:rsid w:val="00206071"/>
    <w:rsid w:val="0020608F"/>
    <w:rsid w:val="002063C6"/>
    <w:rsid w:val="002064AC"/>
    <w:rsid w:val="00206561"/>
    <w:rsid w:val="0020659B"/>
    <w:rsid w:val="00206C7A"/>
    <w:rsid w:val="00206CA4"/>
    <w:rsid w:val="00207013"/>
    <w:rsid w:val="002070AC"/>
    <w:rsid w:val="00207257"/>
    <w:rsid w:val="002074E7"/>
    <w:rsid w:val="00207584"/>
    <w:rsid w:val="002075A9"/>
    <w:rsid w:val="00207873"/>
    <w:rsid w:val="00207994"/>
    <w:rsid w:val="00207B46"/>
    <w:rsid w:val="00207C8B"/>
    <w:rsid w:val="00207D01"/>
    <w:rsid w:val="002100EE"/>
    <w:rsid w:val="00210150"/>
    <w:rsid w:val="00210175"/>
    <w:rsid w:val="00210385"/>
    <w:rsid w:val="00210499"/>
    <w:rsid w:val="002106BC"/>
    <w:rsid w:val="0021090A"/>
    <w:rsid w:val="00210A44"/>
    <w:rsid w:val="00210A48"/>
    <w:rsid w:val="00210A9B"/>
    <w:rsid w:val="00210B41"/>
    <w:rsid w:val="00210BBB"/>
    <w:rsid w:val="00210FF5"/>
    <w:rsid w:val="00211092"/>
    <w:rsid w:val="00211359"/>
    <w:rsid w:val="0021164E"/>
    <w:rsid w:val="002118A0"/>
    <w:rsid w:val="00211A64"/>
    <w:rsid w:val="00211CE9"/>
    <w:rsid w:val="00211D07"/>
    <w:rsid w:val="00212113"/>
    <w:rsid w:val="002123BC"/>
    <w:rsid w:val="00212631"/>
    <w:rsid w:val="002129D9"/>
    <w:rsid w:val="00212A9E"/>
    <w:rsid w:val="00212B9F"/>
    <w:rsid w:val="00212C0E"/>
    <w:rsid w:val="00212CEB"/>
    <w:rsid w:val="002130FB"/>
    <w:rsid w:val="00213210"/>
    <w:rsid w:val="0021333E"/>
    <w:rsid w:val="002135D2"/>
    <w:rsid w:val="002135E9"/>
    <w:rsid w:val="002138FF"/>
    <w:rsid w:val="00213E28"/>
    <w:rsid w:val="00213ECA"/>
    <w:rsid w:val="00213F4F"/>
    <w:rsid w:val="00214171"/>
    <w:rsid w:val="00214172"/>
    <w:rsid w:val="002141DF"/>
    <w:rsid w:val="00214492"/>
    <w:rsid w:val="00214904"/>
    <w:rsid w:val="00214914"/>
    <w:rsid w:val="0021491D"/>
    <w:rsid w:val="002150C5"/>
    <w:rsid w:val="0021521B"/>
    <w:rsid w:val="002152DD"/>
    <w:rsid w:val="0021538E"/>
    <w:rsid w:val="002155A2"/>
    <w:rsid w:val="00215617"/>
    <w:rsid w:val="00215709"/>
    <w:rsid w:val="0021573B"/>
    <w:rsid w:val="00215BB9"/>
    <w:rsid w:val="00215C78"/>
    <w:rsid w:val="00215CBE"/>
    <w:rsid w:val="00215F99"/>
    <w:rsid w:val="002161DF"/>
    <w:rsid w:val="002164F9"/>
    <w:rsid w:val="002165AD"/>
    <w:rsid w:val="0021683E"/>
    <w:rsid w:val="00216C8C"/>
    <w:rsid w:val="00216D79"/>
    <w:rsid w:val="00216E85"/>
    <w:rsid w:val="0021721D"/>
    <w:rsid w:val="0021740A"/>
    <w:rsid w:val="002175D3"/>
    <w:rsid w:val="00217B05"/>
    <w:rsid w:val="00217B0B"/>
    <w:rsid w:val="00217C2F"/>
    <w:rsid w:val="00217D0D"/>
    <w:rsid w:val="00217D23"/>
    <w:rsid w:val="0022023B"/>
    <w:rsid w:val="00220328"/>
    <w:rsid w:val="002205E1"/>
    <w:rsid w:val="00220E83"/>
    <w:rsid w:val="00220F97"/>
    <w:rsid w:val="00221192"/>
    <w:rsid w:val="002212A6"/>
    <w:rsid w:val="002212B1"/>
    <w:rsid w:val="0022150E"/>
    <w:rsid w:val="00221921"/>
    <w:rsid w:val="002219EC"/>
    <w:rsid w:val="00221B22"/>
    <w:rsid w:val="00221D16"/>
    <w:rsid w:val="00221E5D"/>
    <w:rsid w:val="00221EF2"/>
    <w:rsid w:val="00221F0D"/>
    <w:rsid w:val="00222077"/>
    <w:rsid w:val="00222543"/>
    <w:rsid w:val="00222632"/>
    <w:rsid w:val="00222741"/>
    <w:rsid w:val="00222CF4"/>
    <w:rsid w:val="00222DF1"/>
    <w:rsid w:val="00222E48"/>
    <w:rsid w:val="00222F50"/>
    <w:rsid w:val="00223000"/>
    <w:rsid w:val="00223014"/>
    <w:rsid w:val="00223252"/>
    <w:rsid w:val="00223358"/>
    <w:rsid w:val="0022347E"/>
    <w:rsid w:val="00223965"/>
    <w:rsid w:val="0022396C"/>
    <w:rsid w:val="002239A7"/>
    <w:rsid w:val="00223B85"/>
    <w:rsid w:val="00223C8E"/>
    <w:rsid w:val="00223D28"/>
    <w:rsid w:val="00224312"/>
    <w:rsid w:val="00224479"/>
    <w:rsid w:val="002246F2"/>
    <w:rsid w:val="0022475F"/>
    <w:rsid w:val="00224E53"/>
    <w:rsid w:val="00224F3A"/>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370"/>
    <w:rsid w:val="00230376"/>
    <w:rsid w:val="0023047E"/>
    <w:rsid w:val="00230518"/>
    <w:rsid w:val="002305CB"/>
    <w:rsid w:val="0023061B"/>
    <w:rsid w:val="00230A40"/>
    <w:rsid w:val="00230F36"/>
    <w:rsid w:val="00230FBD"/>
    <w:rsid w:val="00230FCE"/>
    <w:rsid w:val="0023146A"/>
    <w:rsid w:val="002315D5"/>
    <w:rsid w:val="00231705"/>
    <w:rsid w:val="002317AC"/>
    <w:rsid w:val="0023187D"/>
    <w:rsid w:val="002321C2"/>
    <w:rsid w:val="00232582"/>
    <w:rsid w:val="002325CB"/>
    <w:rsid w:val="0023284D"/>
    <w:rsid w:val="0023291D"/>
    <w:rsid w:val="00232E38"/>
    <w:rsid w:val="0023318D"/>
    <w:rsid w:val="00233253"/>
    <w:rsid w:val="002332B8"/>
    <w:rsid w:val="0023339C"/>
    <w:rsid w:val="0023364A"/>
    <w:rsid w:val="0023378C"/>
    <w:rsid w:val="002339F4"/>
    <w:rsid w:val="00233A86"/>
    <w:rsid w:val="00233A97"/>
    <w:rsid w:val="00233BC9"/>
    <w:rsid w:val="00233BF8"/>
    <w:rsid w:val="00233E90"/>
    <w:rsid w:val="00233FD4"/>
    <w:rsid w:val="00234438"/>
    <w:rsid w:val="0023469E"/>
    <w:rsid w:val="002346AA"/>
    <w:rsid w:val="00234A02"/>
    <w:rsid w:val="00234A6E"/>
    <w:rsid w:val="00234B54"/>
    <w:rsid w:val="00234CA4"/>
    <w:rsid w:val="00234CFD"/>
    <w:rsid w:val="00234E86"/>
    <w:rsid w:val="00234F14"/>
    <w:rsid w:val="00235047"/>
    <w:rsid w:val="00235518"/>
    <w:rsid w:val="002356D0"/>
    <w:rsid w:val="00235784"/>
    <w:rsid w:val="00235961"/>
    <w:rsid w:val="002359D9"/>
    <w:rsid w:val="00235B0B"/>
    <w:rsid w:val="00235EFD"/>
    <w:rsid w:val="0023639A"/>
    <w:rsid w:val="00236415"/>
    <w:rsid w:val="00236754"/>
    <w:rsid w:val="002369BF"/>
    <w:rsid w:val="00236A09"/>
    <w:rsid w:val="00236AF4"/>
    <w:rsid w:val="00236D22"/>
    <w:rsid w:val="00236F51"/>
    <w:rsid w:val="00236FB4"/>
    <w:rsid w:val="0023703C"/>
    <w:rsid w:val="002371A9"/>
    <w:rsid w:val="002372E6"/>
    <w:rsid w:val="00237371"/>
    <w:rsid w:val="002373B3"/>
    <w:rsid w:val="002374E4"/>
    <w:rsid w:val="0023794D"/>
    <w:rsid w:val="00237AC4"/>
    <w:rsid w:val="00237BE9"/>
    <w:rsid w:val="00237FC7"/>
    <w:rsid w:val="002402A9"/>
    <w:rsid w:val="002403F3"/>
    <w:rsid w:val="0024040D"/>
    <w:rsid w:val="002405A6"/>
    <w:rsid w:val="00240C9A"/>
    <w:rsid w:val="0024114E"/>
    <w:rsid w:val="002411E8"/>
    <w:rsid w:val="00241395"/>
    <w:rsid w:val="00241442"/>
    <w:rsid w:val="002419FD"/>
    <w:rsid w:val="0024202E"/>
    <w:rsid w:val="00242111"/>
    <w:rsid w:val="002421E5"/>
    <w:rsid w:val="00242201"/>
    <w:rsid w:val="002425A4"/>
    <w:rsid w:val="0024285C"/>
    <w:rsid w:val="0024290E"/>
    <w:rsid w:val="00242972"/>
    <w:rsid w:val="00242A14"/>
    <w:rsid w:val="00242B7F"/>
    <w:rsid w:val="00242DF6"/>
    <w:rsid w:val="00242E7D"/>
    <w:rsid w:val="002430C3"/>
    <w:rsid w:val="00243163"/>
    <w:rsid w:val="00243265"/>
    <w:rsid w:val="002432A7"/>
    <w:rsid w:val="0024357E"/>
    <w:rsid w:val="00243689"/>
    <w:rsid w:val="002436D9"/>
    <w:rsid w:val="00243A7D"/>
    <w:rsid w:val="00243D4A"/>
    <w:rsid w:val="00243EE3"/>
    <w:rsid w:val="00243FDF"/>
    <w:rsid w:val="0024401D"/>
    <w:rsid w:val="0024458B"/>
    <w:rsid w:val="00244689"/>
    <w:rsid w:val="002446D6"/>
    <w:rsid w:val="0024471E"/>
    <w:rsid w:val="0024482E"/>
    <w:rsid w:val="002449A1"/>
    <w:rsid w:val="00244B54"/>
    <w:rsid w:val="00244BAB"/>
    <w:rsid w:val="00244BE3"/>
    <w:rsid w:val="00244D9A"/>
    <w:rsid w:val="00245229"/>
    <w:rsid w:val="002454E1"/>
    <w:rsid w:val="002457AD"/>
    <w:rsid w:val="00245A27"/>
    <w:rsid w:val="00245B7E"/>
    <w:rsid w:val="00246818"/>
    <w:rsid w:val="0024686A"/>
    <w:rsid w:val="002469E5"/>
    <w:rsid w:val="002469FD"/>
    <w:rsid w:val="00246A90"/>
    <w:rsid w:val="00246AE4"/>
    <w:rsid w:val="00246C24"/>
    <w:rsid w:val="00247087"/>
    <w:rsid w:val="0024728E"/>
    <w:rsid w:val="0024760B"/>
    <w:rsid w:val="002476CD"/>
    <w:rsid w:val="00247D3A"/>
    <w:rsid w:val="00247DF8"/>
    <w:rsid w:val="00247FA8"/>
    <w:rsid w:val="002503C9"/>
    <w:rsid w:val="002503EF"/>
    <w:rsid w:val="00250773"/>
    <w:rsid w:val="00250937"/>
    <w:rsid w:val="002509F5"/>
    <w:rsid w:val="00250A5F"/>
    <w:rsid w:val="00250DF3"/>
    <w:rsid w:val="00250F65"/>
    <w:rsid w:val="00251079"/>
    <w:rsid w:val="00251116"/>
    <w:rsid w:val="00251224"/>
    <w:rsid w:val="002513DA"/>
    <w:rsid w:val="002513EA"/>
    <w:rsid w:val="002515AB"/>
    <w:rsid w:val="002516F8"/>
    <w:rsid w:val="00251704"/>
    <w:rsid w:val="0025189E"/>
    <w:rsid w:val="00251B61"/>
    <w:rsid w:val="00251D1D"/>
    <w:rsid w:val="00251E9C"/>
    <w:rsid w:val="00251EFE"/>
    <w:rsid w:val="00251F9D"/>
    <w:rsid w:val="00251FD8"/>
    <w:rsid w:val="00252288"/>
    <w:rsid w:val="00252759"/>
    <w:rsid w:val="002529BA"/>
    <w:rsid w:val="00252E15"/>
    <w:rsid w:val="00252F17"/>
    <w:rsid w:val="00253456"/>
    <w:rsid w:val="002534D5"/>
    <w:rsid w:val="0025357F"/>
    <w:rsid w:val="0025361B"/>
    <w:rsid w:val="00253710"/>
    <w:rsid w:val="00253B83"/>
    <w:rsid w:val="00253CE6"/>
    <w:rsid w:val="00254405"/>
    <w:rsid w:val="00254411"/>
    <w:rsid w:val="00254518"/>
    <w:rsid w:val="0025466B"/>
    <w:rsid w:val="00254722"/>
    <w:rsid w:val="0025486C"/>
    <w:rsid w:val="00254C73"/>
    <w:rsid w:val="00254E82"/>
    <w:rsid w:val="002556AA"/>
    <w:rsid w:val="00255861"/>
    <w:rsid w:val="00255F02"/>
    <w:rsid w:val="0025637E"/>
    <w:rsid w:val="00256545"/>
    <w:rsid w:val="00256687"/>
    <w:rsid w:val="002566FD"/>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3"/>
    <w:rsid w:val="00261A67"/>
    <w:rsid w:val="00261C75"/>
    <w:rsid w:val="00261D7D"/>
    <w:rsid w:val="00261E49"/>
    <w:rsid w:val="00261F6F"/>
    <w:rsid w:val="00261F7C"/>
    <w:rsid w:val="00262127"/>
    <w:rsid w:val="002624B2"/>
    <w:rsid w:val="00262573"/>
    <w:rsid w:val="00262A4C"/>
    <w:rsid w:val="00262C8A"/>
    <w:rsid w:val="00262EC8"/>
    <w:rsid w:val="00262EF9"/>
    <w:rsid w:val="002630A3"/>
    <w:rsid w:val="002631AD"/>
    <w:rsid w:val="002631DD"/>
    <w:rsid w:val="002632F2"/>
    <w:rsid w:val="0026362A"/>
    <w:rsid w:val="002637E4"/>
    <w:rsid w:val="0026387A"/>
    <w:rsid w:val="00263ACC"/>
    <w:rsid w:val="00263C10"/>
    <w:rsid w:val="00263D00"/>
    <w:rsid w:val="00263D1F"/>
    <w:rsid w:val="00263D89"/>
    <w:rsid w:val="00263DA5"/>
    <w:rsid w:val="00263E34"/>
    <w:rsid w:val="00264035"/>
    <w:rsid w:val="0026423D"/>
    <w:rsid w:val="0026441C"/>
    <w:rsid w:val="00264543"/>
    <w:rsid w:val="00264872"/>
    <w:rsid w:val="0026499E"/>
    <w:rsid w:val="00264B60"/>
    <w:rsid w:val="00264D1F"/>
    <w:rsid w:val="00264D7E"/>
    <w:rsid w:val="00265035"/>
    <w:rsid w:val="00265090"/>
    <w:rsid w:val="002653C0"/>
    <w:rsid w:val="00265AF2"/>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919"/>
    <w:rsid w:val="0026796B"/>
    <w:rsid w:val="00267A53"/>
    <w:rsid w:val="00267B09"/>
    <w:rsid w:val="00267C15"/>
    <w:rsid w:val="00267C82"/>
    <w:rsid w:val="00267D20"/>
    <w:rsid w:val="00270286"/>
    <w:rsid w:val="00270387"/>
    <w:rsid w:val="00270395"/>
    <w:rsid w:val="0027041E"/>
    <w:rsid w:val="00270461"/>
    <w:rsid w:val="00270B15"/>
    <w:rsid w:val="00270D44"/>
    <w:rsid w:val="00270EE9"/>
    <w:rsid w:val="00270F59"/>
    <w:rsid w:val="0027112C"/>
    <w:rsid w:val="00271364"/>
    <w:rsid w:val="002715D6"/>
    <w:rsid w:val="002716F3"/>
    <w:rsid w:val="00271761"/>
    <w:rsid w:val="00271C27"/>
    <w:rsid w:val="00271EE9"/>
    <w:rsid w:val="00271F4D"/>
    <w:rsid w:val="002721BE"/>
    <w:rsid w:val="002721F4"/>
    <w:rsid w:val="002721FA"/>
    <w:rsid w:val="00272535"/>
    <w:rsid w:val="00272A93"/>
    <w:rsid w:val="00272CF4"/>
    <w:rsid w:val="002730E0"/>
    <w:rsid w:val="00273164"/>
    <w:rsid w:val="00273291"/>
    <w:rsid w:val="00273873"/>
    <w:rsid w:val="00273E6B"/>
    <w:rsid w:val="0027409F"/>
    <w:rsid w:val="0027422A"/>
    <w:rsid w:val="0027428D"/>
    <w:rsid w:val="0027442A"/>
    <w:rsid w:val="0027448E"/>
    <w:rsid w:val="002747F5"/>
    <w:rsid w:val="00274A33"/>
    <w:rsid w:val="00274C35"/>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60A6"/>
    <w:rsid w:val="0027668B"/>
    <w:rsid w:val="00276806"/>
    <w:rsid w:val="00276B01"/>
    <w:rsid w:val="00276B30"/>
    <w:rsid w:val="00277213"/>
    <w:rsid w:val="00277922"/>
    <w:rsid w:val="00277952"/>
    <w:rsid w:val="00277A2E"/>
    <w:rsid w:val="00277A38"/>
    <w:rsid w:val="00277B3D"/>
    <w:rsid w:val="0028021C"/>
    <w:rsid w:val="0028039D"/>
    <w:rsid w:val="00280775"/>
    <w:rsid w:val="00280AFC"/>
    <w:rsid w:val="00280BC3"/>
    <w:rsid w:val="00280BD8"/>
    <w:rsid w:val="00280D64"/>
    <w:rsid w:val="00280D6E"/>
    <w:rsid w:val="00280DDA"/>
    <w:rsid w:val="00280F9B"/>
    <w:rsid w:val="002811E2"/>
    <w:rsid w:val="0028132E"/>
    <w:rsid w:val="002814F3"/>
    <w:rsid w:val="00281ACC"/>
    <w:rsid w:val="00281E9E"/>
    <w:rsid w:val="00282226"/>
    <w:rsid w:val="002823B1"/>
    <w:rsid w:val="002823FB"/>
    <w:rsid w:val="00282490"/>
    <w:rsid w:val="002824C4"/>
    <w:rsid w:val="00282575"/>
    <w:rsid w:val="00282720"/>
    <w:rsid w:val="00282767"/>
    <w:rsid w:val="00282BAD"/>
    <w:rsid w:val="00282C60"/>
    <w:rsid w:val="00282D39"/>
    <w:rsid w:val="00283160"/>
    <w:rsid w:val="00283797"/>
    <w:rsid w:val="00283BBF"/>
    <w:rsid w:val="00283C25"/>
    <w:rsid w:val="00283ECF"/>
    <w:rsid w:val="00283EE2"/>
    <w:rsid w:val="00283F9E"/>
    <w:rsid w:val="00283FFB"/>
    <w:rsid w:val="0028400D"/>
    <w:rsid w:val="00284273"/>
    <w:rsid w:val="002842E0"/>
    <w:rsid w:val="0028459C"/>
    <w:rsid w:val="002849DE"/>
    <w:rsid w:val="00284A67"/>
    <w:rsid w:val="00285180"/>
    <w:rsid w:val="002852CE"/>
    <w:rsid w:val="0028534D"/>
    <w:rsid w:val="00285886"/>
    <w:rsid w:val="002858BD"/>
    <w:rsid w:val="00285BB0"/>
    <w:rsid w:val="00285DAC"/>
    <w:rsid w:val="00285FA9"/>
    <w:rsid w:val="002865BA"/>
    <w:rsid w:val="00286676"/>
    <w:rsid w:val="002868EE"/>
    <w:rsid w:val="00286B80"/>
    <w:rsid w:val="00286D54"/>
    <w:rsid w:val="00286D8D"/>
    <w:rsid w:val="00286F11"/>
    <w:rsid w:val="00286F77"/>
    <w:rsid w:val="0028711B"/>
    <w:rsid w:val="0028719E"/>
    <w:rsid w:val="002873BA"/>
    <w:rsid w:val="002874DD"/>
    <w:rsid w:val="00287604"/>
    <w:rsid w:val="002876CC"/>
    <w:rsid w:val="00287CCA"/>
    <w:rsid w:val="00287ED9"/>
    <w:rsid w:val="00287F27"/>
    <w:rsid w:val="00290010"/>
    <w:rsid w:val="0029012E"/>
    <w:rsid w:val="0029033D"/>
    <w:rsid w:val="002905D9"/>
    <w:rsid w:val="0029095E"/>
    <w:rsid w:val="00290AA1"/>
    <w:rsid w:val="00290BD3"/>
    <w:rsid w:val="00290D83"/>
    <w:rsid w:val="00290E3F"/>
    <w:rsid w:val="00290F0A"/>
    <w:rsid w:val="00290FA0"/>
    <w:rsid w:val="0029131D"/>
    <w:rsid w:val="0029142D"/>
    <w:rsid w:val="00291531"/>
    <w:rsid w:val="00291604"/>
    <w:rsid w:val="002917B8"/>
    <w:rsid w:val="002917BF"/>
    <w:rsid w:val="00291914"/>
    <w:rsid w:val="00291BFF"/>
    <w:rsid w:val="00291CE7"/>
    <w:rsid w:val="00291E3B"/>
    <w:rsid w:val="00291EBE"/>
    <w:rsid w:val="00291FF4"/>
    <w:rsid w:val="0029244A"/>
    <w:rsid w:val="00292525"/>
    <w:rsid w:val="002925E8"/>
    <w:rsid w:val="00292610"/>
    <w:rsid w:val="00292A36"/>
    <w:rsid w:val="00292C0A"/>
    <w:rsid w:val="002930C8"/>
    <w:rsid w:val="00293175"/>
    <w:rsid w:val="00293571"/>
    <w:rsid w:val="00293738"/>
    <w:rsid w:val="00293A38"/>
    <w:rsid w:val="00293A64"/>
    <w:rsid w:val="00293B46"/>
    <w:rsid w:val="002940FE"/>
    <w:rsid w:val="00294715"/>
    <w:rsid w:val="00294853"/>
    <w:rsid w:val="002948B3"/>
    <w:rsid w:val="002949F2"/>
    <w:rsid w:val="00294C66"/>
    <w:rsid w:val="00295086"/>
    <w:rsid w:val="0029518C"/>
    <w:rsid w:val="002951C8"/>
    <w:rsid w:val="00295662"/>
    <w:rsid w:val="00295788"/>
    <w:rsid w:val="002958E3"/>
    <w:rsid w:val="002958F2"/>
    <w:rsid w:val="00295BF0"/>
    <w:rsid w:val="00295C5A"/>
    <w:rsid w:val="00295F68"/>
    <w:rsid w:val="00296472"/>
    <w:rsid w:val="002965FF"/>
    <w:rsid w:val="00296793"/>
    <w:rsid w:val="00296988"/>
    <w:rsid w:val="00296C4C"/>
    <w:rsid w:val="00296CA2"/>
    <w:rsid w:val="00296E6E"/>
    <w:rsid w:val="00296EA0"/>
    <w:rsid w:val="00297033"/>
    <w:rsid w:val="002971CE"/>
    <w:rsid w:val="00297302"/>
    <w:rsid w:val="002977AC"/>
    <w:rsid w:val="00297914"/>
    <w:rsid w:val="00297A65"/>
    <w:rsid w:val="00297E1D"/>
    <w:rsid w:val="002A00B0"/>
    <w:rsid w:val="002A032A"/>
    <w:rsid w:val="002A03BE"/>
    <w:rsid w:val="002A0469"/>
    <w:rsid w:val="002A06D1"/>
    <w:rsid w:val="002A07EF"/>
    <w:rsid w:val="002A08A7"/>
    <w:rsid w:val="002A0A2D"/>
    <w:rsid w:val="002A0A45"/>
    <w:rsid w:val="002A0AA6"/>
    <w:rsid w:val="002A0D1A"/>
    <w:rsid w:val="002A10C7"/>
    <w:rsid w:val="002A1159"/>
    <w:rsid w:val="002A15BE"/>
    <w:rsid w:val="002A1AAF"/>
    <w:rsid w:val="002A1D93"/>
    <w:rsid w:val="002A1E8A"/>
    <w:rsid w:val="002A1EB3"/>
    <w:rsid w:val="002A1F1E"/>
    <w:rsid w:val="002A25B9"/>
    <w:rsid w:val="002A25CE"/>
    <w:rsid w:val="002A26BC"/>
    <w:rsid w:val="002A2746"/>
    <w:rsid w:val="002A2764"/>
    <w:rsid w:val="002A2A65"/>
    <w:rsid w:val="002A2B8C"/>
    <w:rsid w:val="002A2B98"/>
    <w:rsid w:val="002A2F41"/>
    <w:rsid w:val="002A31B3"/>
    <w:rsid w:val="002A3906"/>
    <w:rsid w:val="002A39D0"/>
    <w:rsid w:val="002A3E01"/>
    <w:rsid w:val="002A3E35"/>
    <w:rsid w:val="002A4130"/>
    <w:rsid w:val="002A42D8"/>
    <w:rsid w:val="002A44B9"/>
    <w:rsid w:val="002A4574"/>
    <w:rsid w:val="002A4B40"/>
    <w:rsid w:val="002A4B82"/>
    <w:rsid w:val="002A4BC4"/>
    <w:rsid w:val="002A4F23"/>
    <w:rsid w:val="002A4FCE"/>
    <w:rsid w:val="002A5312"/>
    <w:rsid w:val="002A5649"/>
    <w:rsid w:val="002A57E7"/>
    <w:rsid w:val="002A5C39"/>
    <w:rsid w:val="002A5CE0"/>
    <w:rsid w:val="002A5D0A"/>
    <w:rsid w:val="002A5DE6"/>
    <w:rsid w:val="002A5E27"/>
    <w:rsid w:val="002A5F05"/>
    <w:rsid w:val="002A645D"/>
    <w:rsid w:val="002A64DF"/>
    <w:rsid w:val="002A675E"/>
    <w:rsid w:val="002A6877"/>
    <w:rsid w:val="002A687B"/>
    <w:rsid w:val="002A6A03"/>
    <w:rsid w:val="002A6B59"/>
    <w:rsid w:val="002A6C09"/>
    <w:rsid w:val="002A6E3D"/>
    <w:rsid w:val="002A6E9D"/>
    <w:rsid w:val="002A6F0C"/>
    <w:rsid w:val="002A6FAC"/>
    <w:rsid w:val="002A729D"/>
    <w:rsid w:val="002A74BF"/>
    <w:rsid w:val="002A7614"/>
    <w:rsid w:val="002A767F"/>
    <w:rsid w:val="002A790F"/>
    <w:rsid w:val="002A7B70"/>
    <w:rsid w:val="002A7C97"/>
    <w:rsid w:val="002A7CD3"/>
    <w:rsid w:val="002A7E00"/>
    <w:rsid w:val="002B0221"/>
    <w:rsid w:val="002B0234"/>
    <w:rsid w:val="002B023A"/>
    <w:rsid w:val="002B0489"/>
    <w:rsid w:val="002B090A"/>
    <w:rsid w:val="002B0A77"/>
    <w:rsid w:val="002B0BE5"/>
    <w:rsid w:val="002B0F00"/>
    <w:rsid w:val="002B1011"/>
    <w:rsid w:val="002B105B"/>
    <w:rsid w:val="002B12BE"/>
    <w:rsid w:val="002B16ED"/>
    <w:rsid w:val="002B16EE"/>
    <w:rsid w:val="002B17D3"/>
    <w:rsid w:val="002B1947"/>
    <w:rsid w:val="002B19C4"/>
    <w:rsid w:val="002B2039"/>
    <w:rsid w:val="002B22E1"/>
    <w:rsid w:val="002B237D"/>
    <w:rsid w:val="002B2458"/>
    <w:rsid w:val="002B246B"/>
    <w:rsid w:val="002B25D5"/>
    <w:rsid w:val="002B2AA6"/>
    <w:rsid w:val="002B2BB2"/>
    <w:rsid w:val="002B2DA9"/>
    <w:rsid w:val="002B2F80"/>
    <w:rsid w:val="002B3202"/>
    <w:rsid w:val="002B320E"/>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EB2"/>
    <w:rsid w:val="002B4F22"/>
    <w:rsid w:val="002B4FE0"/>
    <w:rsid w:val="002B520F"/>
    <w:rsid w:val="002B52CB"/>
    <w:rsid w:val="002B52F2"/>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DF5"/>
    <w:rsid w:val="002B6DF7"/>
    <w:rsid w:val="002B7098"/>
    <w:rsid w:val="002B70D0"/>
    <w:rsid w:val="002B711F"/>
    <w:rsid w:val="002B7133"/>
    <w:rsid w:val="002B7196"/>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E2"/>
    <w:rsid w:val="002C132F"/>
    <w:rsid w:val="002C1411"/>
    <w:rsid w:val="002C1652"/>
    <w:rsid w:val="002C16CC"/>
    <w:rsid w:val="002C17B7"/>
    <w:rsid w:val="002C1958"/>
    <w:rsid w:val="002C196A"/>
    <w:rsid w:val="002C19AD"/>
    <w:rsid w:val="002C1C7C"/>
    <w:rsid w:val="002C1C9A"/>
    <w:rsid w:val="002C1D0C"/>
    <w:rsid w:val="002C1EC4"/>
    <w:rsid w:val="002C1EDC"/>
    <w:rsid w:val="002C213D"/>
    <w:rsid w:val="002C215E"/>
    <w:rsid w:val="002C21B4"/>
    <w:rsid w:val="002C244E"/>
    <w:rsid w:val="002C256C"/>
    <w:rsid w:val="002C29E8"/>
    <w:rsid w:val="002C2C5A"/>
    <w:rsid w:val="002C3011"/>
    <w:rsid w:val="002C31C7"/>
    <w:rsid w:val="002C3374"/>
    <w:rsid w:val="002C3597"/>
    <w:rsid w:val="002C3982"/>
    <w:rsid w:val="002C3E63"/>
    <w:rsid w:val="002C3E6C"/>
    <w:rsid w:val="002C3EA5"/>
    <w:rsid w:val="002C3F27"/>
    <w:rsid w:val="002C405E"/>
    <w:rsid w:val="002C44D2"/>
    <w:rsid w:val="002C4705"/>
    <w:rsid w:val="002C476B"/>
    <w:rsid w:val="002C4926"/>
    <w:rsid w:val="002C4E22"/>
    <w:rsid w:val="002C4F1E"/>
    <w:rsid w:val="002C51A2"/>
    <w:rsid w:val="002C51C6"/>
    <w:rsid w:val="002C5444"/>
    <w:rsid w:val="002C558F"/>
    <w:rsid w:val="002C5734"/>
    <w:rsid w:val="002C579E"/>
    <w:rsid w:val="002C59C0"/>
    <w:rsid w:val="002C5FD5"/>
    <w:rsid w:val="002C611F"/>
    <w:rsid w:val="002C6294"/>
    <w:rsid w:val="002C62CF"/>
    <w:rsid w:val="002C635F"/>
    <w:rsid w:val="002C6849"/>
    <w:rsid w:val="002C69EB"/>
    <w:rsid w:val="002C6ACD"/>
    <w:rsid w:val="002C6C42"/>
    <w:rsid w:val="002C6C9F"/>
    <w:rsid w:val="002C6EE0"/>
    <w:rsid w:val="002C707B"/>
    <w:rsid w:val="002C713A"/>
    <w:rsid w:val="002C764C"/>
    <w:rsid w:val="002C7803"/>
    <w:rsid w:val="002C7A9D"/>
    <w:rsid w:val="002C7AE2"/>
    <w:rsid w:val="002C7DAE"/>
    <w:rsid w:val="002C7E6A"/>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1D48"/>
    <w:rsid w:val="002D203C"/>
    <w:rsid w:val="002D2279"/>
    <w:rsid w:val="002D272B"/>
    <w:rsid w:val="002D27F2"/>
    <w:rsid w:val="002D2822"/>
    <w:rsid w:val="002D288A"/>
    <w:rsid w:val="002D28A5"/>
    <w:rsid w:val="002D28BA"/>
    <w:rsid w:val="002D2C7A"/>
    <w:rsid w:val="002D2ED0"/>
    <w:rsid w:val="002D2F09"/>
    <w:rsid w:val="002D2F18"/>
    <w:rsid w:val="002D309D"/>
    <w:rsid w:val="002D372E"/>
    <w:rsid w:val="002D3755"/>
    <w:rsid w:val="002D385F"/>
    <w:rsid w:val="002D3992"/>
    <w:rsid w:val="002D3C11"/>
    <w:rsid w:val="002D3C43"/>
    <w:rsid w:val="002D3CD4"/>
    <w:rsid w:val="002D3F73"/>
    <w:rsid w:val="002D4519"/>
    <w:rsid w:val="002D45A2"/>
    <w:rsid w:val="002D4737"/>
    <w:rsid w:val="002D47B6"/>
    <w:rsid w:val="002D4938"/>
    <w:rsid w:val="002D4ABA"/>
    <w:rsid w:val="002D4C3C"/>
    <w:rsid w:val="002D4E11"/>
    <w:rsid w:val="002D4F9C"/>
    <w:rsid w:val="002D5178"/>
    <w:rsid w:val="002D51C5"/>
    <w:rsid w:val="002D581C"/>
    <w:rsid w:val="002D5D35"/>
    <w:rsid w:val="002D6401"/>
    <w:rsid w:val="002D673B"/>
    <w:rsid w:val="002D69EE"/>
    <w:rsid w:val="002D6C50"/>
    <w:rsid w:val="002D6F7D"/>
    <w:rsid w:val="002D7079"/>
    <w:rsid w:val="002D718C"/>
    <w:rsid w:val="002D71B4"/>
    <w:rsid w:val="002D7499"/>
    <w:rsid w:val="002D75B4"/>
    <w:rsid w:val="002D7949"/>
    <w:rsid w:val="002D7E3A"/>
    <w:rsid w:val="002D7E65"/>
    <w:rsid w:val="002E024E"/>
    <w:rsid w:val="002E026F"/>
    <w:rsid w:val="002E053B"/>
    <w:rsid w:val="002E0667"/>
    <w:rsid w:val="002E0875"/>
    <w:rsid w:val="002E0893"/>
    <w:rsid w:val="002E09C6"/>
    <w:rsid w:val="002E0D3A"/>
    <w:rsid w:val="002E0FFB"/>
    <w:rsid w:val="002E1181"/>
    <w:rsid w:val="002E1256"/>
    <w:rsid w:val="002E13EB"/>
    <w:rsid w:val="002E14FE"/>
    <w:rsid w:val="002E1542"/>
    <w:rsid w:val="002E1750"/>
    <w:rsid w:val="002E1791"/>
    <w:rsid w:val="002E18A4"/>
    <w:rsid w:val="002E190D"/>
    <w:rsid w:val="002E1B95"/>
    <w:rsid w:val="002E1C75"/>
    <w:rsid w:val="002E1D83"/>
    <w:rsid w:val="002E1E59"/>
    <w:rsid w:val="002E1EA5"/>
    <w:rsid w:val="002E1F74"/>
    <w:rsid w:val="002E25C9"/>
    <w:rsid w:val="002E26A6"/>
    <w:rsid w:val="002E2859"/>
    <w:rsid w:val="002E28B3"/>
    <w:rsid w:val="002E2912"/>
    <w:rsid w:val="002E2BA6"/>
    <w:rsid w:val="002E2FF2"/>
    <w:rsid w:val="002E330E"/>
    <w:rsid w:val="002E3508"/>
    <w:rsid w:val="002E351A"/>
    <w:rsid w:val="002E3A14"/>
    <w:rsid w:val="002E3BEC"/>
    <w:rsid w:val="002E3DE5"/>
    <w:rsid w:val="002E3F1E"/>
    <w:rsid w:val="002E3FA2"/>
    <w:rsid w:val="002E42D3"/>
    <w:rsid w:val="002E4381"/>
    <w:rsid w:val="002E488F"/>
    <w:rsid w:val="002E4C32"/>
    <w:rsid w:val="002E4F65"/>
    <w:rsid w:val="002E50BE"/>
    <w:rsid w:val="002E536D"/>
    <w:rsid w:val="002E5789"/>
    <w:rsid w:val="002E584B"/>
    <w:rsid w:val="002E5902"/>
    <w:rsid w:val="002E5978"/>
    <w:rsid w:val="002E59DE"/>
    <w:rsid w:val="002E5CD1"/>
    <w:rsid w:val="002E5E6F"/>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8CF"/>
    <w:rsid w:val="002F0C8C"/>
    <w:rsid w:val="002F0D2A"/>
    <w:rsid w:val="002F0DCF"/>
    <w:rsid w:val="002F1020"/>
    <w:rsid w:val="002F10B1"/>
    <w:rsid w:val="002F151A"/>
    <w:rsid w:val="002F1621"/>
    <w:rsid w:val="002F16D4"/>
    <w:rsid w:val="002F1745"/>
    <w:rsid w:val="002F1750"/>
    <w:rsid w:val="002F1AA3"/>
    <w:rsid w:val="002F1AFE"/>
    <w:rsid w:val="002F1D38"/>
    <w:rsid w:val="002F1E4A"/>
    <w:rsid w:val="002F1E66"/>
    <w:rsid w:val="002F2049"/>
    <w:rsid w:val="002F20E0"/>
    <w:rsid w:val="002F2261"/>
    <w:rsid w:val="002F2315"/>
    <w:rsid w:val="002F23C4"/>
    <w:rsid w:val="002F244F"/>
    <w:rsid w:val="002F26D9"/>
    <w:rsid w:val="002F2958"/>
    <w:rsid w:val="002F29E9"/>
    <w:rsid w:val="002F2B4C"/>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9B6"/>
    <w:rsid w:val="002F59E7"/>
    <w:rsid w:val="002F5A24"/>
    <w:rsid w:val="002F5D0F"/>
    <w:rsid w:val="002F64D2"/>
    <w:rsid w:val="002F64DD"/>
    <w:rsid w:val="002F6610"/>
    <w:rsid w:val="002F66A7"/>
    <w:rsid w:val="002F6C42"/>
    <w:rsid w:val="002F6D66"/>
    <w:rsid w:val="002F6E9F"/>
    <w:rsid w:val="002F714A"/>
    <w:rsid w:val="002F720D"/>
    <w:rsid w:val="002F728D"/>
    <w:rsid w:val="002F73C7"/>
    <w:rsid w:val="002F74F0"/>
    <w:rsid w:val="002F77E4"/>
    <w:rsid w:val="002F7A79"/>
    <w:rsid w:val="002F7D08"/>
    <w:rsid w:val="002F7DC6"/>
    <w:rsid w:val="003002E5"/>
    <w:rsid w:val="00300441"/>
    <w:rsid w:val="00300447"/>
    <w:rsid w:val="003004CC"/>
    <w:rsid w:val="00300D70"/>
    <w:rsid w:val="00300E44"/>
    <w:rsid w:val="00300F02"/>
    <w:rsid w:val="00300F90"/>
    <w:rsid w:val="003010CC"/>
    <w:rsid w:val="003012BD"/>
    <w:rsid w:val="003015E0"/>
    <w:rsid w:val="00301806"/>
    <w:rsid w:val="00301929"/>
    <w:rsid w:val="003019EC"/>
    <w:rsid w:val="00301BA7"/>
    <w:rsid w:val="00301F04"/>
    <w:rsid w:val="00301FB9"/>
    <w:rsid w:val="00301FCE"/>
    <w:rsid w:val="00302060"/>
    <w:rsid w:val="00302453"/>
    <w:rsid w:val="00302826"/>
    <w:rsid w:val="00302861"/>
    <w:rsid w:val="00302B5B"/>
    <w:rsid w:val="00302CC5"/>
    <w:rsid w:val="00302DF9"/>
    <w:rsid w:val="0030302D"/>
    <w:rsid w:val="00303139"/>
    <w:rsid w:val="0030331D"/>
    <w:rsid w:val="0030350C"/>
    <w:rsid w:val="00303651"/>
    <w:rsid w:val="003039F6"/>
    <w:rsid w:val="00303A35"/>
    <w:rsid w:val="00303F59"/>
    <w:rsid w:val="00304130"/>
    <w:rsid w:val="00304179"/>
    <w:rsid w:val="0030451B"/>
    <w:rsid w:val="003045B6"/>
    <w:rsid w:val="00304854"/>
    <w:rsid w:val="00304866"/>
    <w:rsid w:val="00304B1C"/>
    <w:rsid w:val="00304BAE"/>
    <w:rsid w:val="00304E79"/>
    <w:rsid w:val="0030506D"/>
    <w:rsid w:val="0030547C"/>
    <w:rsid w:val="00305482"/>
    <w:rsid w:val="00305D2F"/>
    <w:rsid w:val="00305F41"/>
    <w:rsid w:val="0030600E"/>
    <w:rsid w:val="003063D9"/>
    <w:rsid w:val="0030663C"/>
    <w:rsid w:val="00306720"/>
    <w:rsid w:val="00306744"/>
    <w:rsid w:val="003067BB"/>
    <w:rsid w:val="0030687F"/>
    <w:rsid w:val="00306A42"/>
    <w:rsid w:val="00306C25"/>
    <w:rsid w:val="00306D08"/>
    <w:rsid w:val="00306D19"/>
    <w:rsid w:val="00306F86"/>
    <w:rsid w:val="003072B8"/>
    <w:rsid w:val="00307747"/>
    <w:rsid w:val="003078BB"/>
    <w:rsid w:val="00307A8F"/>
    <w:rsid w:val="00307B95"/>
    <w:rsid w:val="00307C21"/>
    <w:rsid w:val="00307C86"/>
    <w:rsid w:val="00307CAA"/>
    <w:rsid w:val="00307DA6"/>
    <w:rsid w:val="00307E5B"/>
    <w:rsid w:val="003100D0"/>
    <w:rsid w:val="00310602"/>
    <w:rsid w:val="00310749"/>
    <w:rsid w:val="003108B7"/>
    <w:rsid w:val="00310C94"/>
    <w:rsid w:val="003110AA"/>
    <w:rsid w:val="003111C8"/>
    <w:rsid w:val="00311216"/>
    <w:rsid w:val="00311462"/>
    <w:rsid w:val="00311632"/>
    <w:rsid w:val="003116CB"/>
    <w:rsid w:val="00311828"/>
    <w:rsid w:val="003120F7"/>
    <w:rsid w:val="003121D1"/>
    <w:rsid w:val="003121D4"/>
    <w:rsid w:val="00312584"/>
    <w:rsid w:val="0031260E"/>
    <w:rsid w:val="003128AC"/>
    <w:rsid w:val="00312997"/>
    <w:rsid w:val="00312DFA"/>
    <w:rsid w:val="00313272"/>
    <w:rsid w:val="0031335A"/>
    <w:rsid w:val="00313620"/>
    <w:rsid w:val="00313681"/>
    <w:rsid w:val="003136F5"/>
    <w:rsid w:val="00313751"/>
    <w:rsid w:val="003137AA"/>
    <w:rsid w:val="00313A1D"/>
    <w:rsid w:val="00313A2E"/>
    <w:rsid w:val="00313B16"/>
    <w:rsid w:val="00313DBE"/>
    <w:rsid w:val="00313DF1"/>
    <w:rsid w:val="00313E04"/>
    <w:rsid w:val="0031408D"/>
    <w:rsid w:val="0031409A"/>
    <w:rsid w:val="003141E4"/>
    <w:rsid w:val="00314204"/>
    <w:rsid w:val="00314611"/>
    <w:rsid w:val="00314969"/>
    <w:rsid w:val="003149B2"/>
    <w:rsid w:val="00314A07"/>
    <w:rsid w:val="00314AE5"/>
    <w:rsid w:val="00314B81"/>
    <w:rsid w:val="00314C97"/>
    <w:rsid w:val="00314CAE"/>
    <w:rsid w:val="00314EC3"/>
    <w:rsid w:val="00314FC9"/>
    <w:rsid w:val="00315007"/>
    <w:rsid w:val="0031506F"/>
    <w:rsid w:val="0031550D"/>
    <w:rsid w:val="00315850"/>
    <w:rsid w:val="00315A2E"/>
    <w:rsid w:val="00315A3C"/>
    <w:rsid w:val="00315B62"/>
    <w:rsid w:val="00315BFE"/>
    <w:rsid w:val="00315CD5"/>
    <w:rsid w:val="00315CEF"/>
    <w:rsid w:val="00315D46"/>
    <w:rsid w:val="00315FEA"/>
    <w:rsid w:val="003160F7"/>
    <w:rsid w:val="003163D0"/>
    <w:rsid w:val="00316792"/>
    <w:rsid w:val="003169BC"/>
    <w:rsid w:val="00316AFD"/>
    <w:rsid w:val="00316BD7"/>
    <w:rsid w:val="003172AD"/>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5D"/>
    <w:rsid w:val="00320694"/>
    <w:rsid w:val="003206B5"/>
    <w:rsid w:val="0032075F"/>
    <w:rsid w:val="00320787"/>
    <w:rsid w:val="003208AD"/>
    <w:rsid w:val="00320BD5"/>
    <w:rsid w:val="00320C07"/>
    <w:rsid w:val="00320EEB"/>
    <w:rsid w:val="00320FAD"/>
    <w:rsid w:val="00321192"/>
    <w:rsid w:val="003216A5"/>
    <w:rsid w:val="003219D3"/>
    <w:rsid w:val="00321C2F"/>
    <w:rsid w:val="00321C54"/>
    <w:rsid w:val="00322188"/>
    <w:rsid w:val="00322196"/>
    <w:rsid w:val="003221BD"/>
    <w:rsid w:val="00322480"/>
    <w:rsid w:val="003224D9"/>
    <w:rsid w:val="0032253A"/>
    <w:rsid w:val="003228C2"/>
    <w:rsid w:val="0032293D"/>
    <w:rsid w:val="0032297D"/>
    <w:rsid w:val="00322B4D"/>
    <w:rsid w:val="00322CD1"/>
    <w:rsid w:val="00323011"/>
    <w:rsid w:val="00323060"/>
    <w:rsid w:val="003230BB"/>
    <w:rsid w:val="003230C0"/>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50A9"/>
    <w:rsid w:val="00325349"/>
    <w:rsid w:val="0032554A"/>
    <w:rsid w:val="003258CC"/>
    <w:rsid w:val="00325B79"/>
    <w:rsid w:val="003261E8"/>
    <w:rsid w:val="0032635E"/>
    <w:rsid w:val="00326760"/>
    <w:rsid w:val="003268D6"/>
    <w:rsid w:val="00326B44"/>
    <w:rsid w:val="00326BBD"/>
    <w:rsid w:val="00326C09"/>
    <w:rsid w:val="00326C1B"/>
    <w:rsid w:val="00326C7B"/>
    <w:rsid w:val="00326CD6"/>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22E"/>
    <w:rsid w:val="0033034D"/>
    <w:rsid w:val="003304DE"/>
    <w:rsid w:val="003308A3"/>
    <w:rsid w:val="00330933"/>
    <w:rsid w:val="00330975"/>
    <w:rsid w:val="00330A8D"/>
    <w:rsid w:val="00330D8E"/>
    <w:rsid w:val="00330EC0"/>
    <w:rsid w:val="003311E8"/>
    <w:rsid w:val="00331298"/>
    <w:rsid w:val="003313EC"/>
    <w:rsid w:val="0033148B"/>
    <w:rsid w:val="003314A1"/>
    <w:rsid w:val="003314B0"/>
    <w:rsid w:val="003318CE"/>
    <w:rsid w:val="00331BA6"/>
    <w:rsid w:val="00331CD4"/>
    <w:rsid w:val="00331DDB"/>
    <w:rsid w:val="00331ECB"/>
    <w:rsid w:val="003320E9"/>
    <w:rsid w:val="00332329"/>
    <w:rsid w:val="00332417"/>
    <w:rsid w:val="00332442"/>
    <w:rsid w:val="003324D8"/>
    <w:rsid w:val="003328CB"/>
    <w:rsid w:val="00332D83"/>
    <w:rsid w:val="00332E1E"/>
    <w:rsid w:val="0033302D"/>
    <w:rsid w:val="00333123"/>
    <w:rsid w:val="00333134"/>
    <w:rsid w:val="0033341A"/>
    <w:rsid w:val="003335EF"/>
    <w:rsid w:val="0033381E"/>
    <w:rsid w:val="00333A48"/>
    <w:rsid w:val="00333FDC"/>
    <w:rsid w:val="003341F6"/>
    <w:rsid w:val="003346B0"/>
    <w:rsid w:val="003349C4"/>
    <w:rsid w:val="003349CF"/>
    <w:rsid w:val="003349F7"/>
    <w:rsid w:val="00334C0D"/>
    <w:rsid w:val="003351DC"/>
    <w:rsid w:val="00335451"/>
    <w:rsid w:val="0033563C"/>
    <w:rsid w:val="003357F4"/>
    <w:rsid w:val="0033621E"/>
    <w:rsid w:val="00336224"/>
    <w:rsid w:val="00336628"/>
    <w:rsid w:val="003367D0"/>
    <w:rsid w:val="003367EE"/>
    <w:rsid w:val="0033695A"/>
    <w:rsid w:val="00336E3F"/>
    <w:rsid w:val="00336ED5"/>
    <w:rsid w:val="00337017"/>
    <w:rsid w:val="003370AE"/>
    <w:rsid w:val="0033725B"/>
    <w:rsid w:val="003372D0"/>
    <w:rsid w:val="00337417"/>
    <w:rsid w:val="003377A5"/>
    <w:rsid w:val="003377B7"/>
    <w:rsid w:val="00337808"/>
    <w:rsid w:val="00337DAC"/>
    <w:rsid w:val="00337F5D"/>
    <w:rsid w:val="00340359"/>
    <w:rsid w:val="003403A9"/>
    <w:rsid w:val="003405A8"/>
    <w:rsid w:val="00340727"/>
    <w:rsid w:val="00340735"/>
    <w:rsid w:val="0034079A"/>
    <w:rsid w:val="003409FE"/>
    <w:rsid w:val="00340A20"/>
    <w:rsid w:val="00340A58"/>
    <w:rsid w:val="00340B5F"/>
    <w:rsid w:val="00340BE2"/>
    <w:rsid w:val="00340EF9"/>
    <w:rsid w:val="0034128C"/>
    <w:rsid w:val="00341404"/>
    <w:rsid w:val="00341569"/>
    <w:rsid w:val="00341B10"/>
    <w:rsid w:val="00341BC9"/>
    <w:rsid w:val="00341D45"/>
    <w:rsid w:val="00341FD4"/>
    <w:rsid w:val="00342004"/>
    <w:rsid w:val="003420C6"/>
    <w:rsid w:val="00342545"/>
    <w:rsid w:val="003426A5"/>
    <w:rsid w:val="00342838"/>
    <w:rsid w:val="003429B1"/>
    <w:rsid w:val="00342E3D"/>
    <w:rsid w:val="0034334E"/>
    <w:rsid w:val="0034343C"/>
    <w:rsid w:val="00343489"/>
    <w:rsid w:val="003435B9"/>
    <w:rsid w:val="00343641"/>
    <w:rsid w:val="00343858"/>
    <w:rsid w:val="0034394A"/>
    <w:rsid w:val="00343BFA"/>
    <w:rsid w:val="00343CA1"/>
    <w:rsid w:val="00343EF0"/>
    <w:rsid w:val="0034420E"/>
    <w:rsid w:val="00344508"/>
    <w:rsid w:val="003445FD"/>
    <w:rsid w:val="00344738"/>
    <w:rsid w:val="00344795"/>
    <w:rsid w:val="0034487F"/>
    <w:rsid w:val="0034489C"/>
    <w:rsid w:val="00344AFB"/>
    <w:rsid w:val="00344DA8"/>
    <w:rsid w:val="00344E28"/>
    <w:rsid w:val="00344FFD"/>
    <w:rsid w:val="003451AF"/>
    <w:rsid w:val="0034529E"/>
    <w:rsid w:val="00345408"/>
    <w:rsid w:val="003454F6"/>
    <w:rsid w:val="00345B9E"/>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C1E"/>
    <w:rsid w:val="00351FD8"/>
    <w:rsid w:val="003520DA"/>
    <w:rsid w:val="003524DE"/>
    <w:rsid w:val="003525A5"/>
    <w:rsid w:val="003525AE"/>
    <w:rsid w:val="003527E4"/>
    <w:rsid w:val="00352AD5"/>
    <w:rsid w:val="00352B36"/>
    <w:rsid w:val="00353009"/>
    <w:rsid w:val="00353028"/>
    <w:rsid w:val="003532F0"/>
    <w:rsid w:val="0035341A"/>
    <w:rsid w:val="00353502"/>
    <w:rsid w:val="00353533"/>
    <w:rsid w:val="0035365A"/>
    <w:rsid w:val="0035376E"/>
    <w:rsid w:val="003538E6"/>
    <w:rsid w:val="003539EC"/>
    <w:rsid w:val="00353BEA"/>
    <w:rsid w:val="00353DE0"/>
    <w:rsid w:val="00354209"/>
    <w:rsid w:val="003543F1"/>
    <w:rsid w:val="003546A1"/>
    <w:rsid w:val="00354887"/>
    <w:rsid w:val="003548C3"/>
    <w:rsid w:val="00354BEF"/>
    <w:rsid w:val="00354C19"/>
    <w:rsid w:val="00354CFA"/>
    <w:rsid w:val="00354E43"/>
    <w:rsid w:val="00355366"/>
    <w:rsid w:val="00355499"/>
    <w:rsid w:val="00355588"/>
    <w:rsid w:val="00355793"/>
    <w:rsid w:val="00355D8D"/>
    <w:rsid w:val="00355E22"/>
    <w:rsid w:val="00355E76"/>
    <w:rsid w:val="003560DA"/>
    <w:rsid w:val="003565A1"/>
    <w:rsid w:val="003568B0"/>
    <w:rsid w:val="00356B18"/>
    <w:rsid w:val="00356B46"/>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A0F"/>
    <w:rsid w:val="00360C1E"/>
    <w:rsid w:val="00360C2B"/>
    <w:rsid w:val="00360DDD"/>
    <w:rsid w:val="003612B5"/>
    <w:rsid w:val="00361347"/>
    <w:rsid w:val="00361563"/>
    <w:rsid w:val="003615BD"/>
    <w:rsid w:val="00361746"/>
    <w:rsid w:val="003618AC"/>
    <w:rsid w:val="003618C8"/>
    <w:rsid w:val="00361C0B"/>
    <w:rsid w:val="00361EF8"/>
    <w:rsid w:val="00361F25"/>
    <w:rsid w:val="0036202F"/>
    <w:rsid w:val="00362398"/>
    <w:rsid w:val="0036240E"/>
    <w:rsid w:val="003624C7"/>
    <w:rsid w:val="0036263B"/>
    <w:rsid w:val="00362851"/>
    <w:rsid w:val="003629B7"/>
    <w:rsid w:val="00362A38"/>
    <w:rsid w:val="00362EF3"/>
    <w:rsid w:val="00363022"/>
    <w:rsid w:val="00363097"/>
    <w:rsid w:val="003635E6"/>
    <w:rsid w:val="00363671"/>
    <w:rsid w:val="003636AF"/>
    <w:rsid w:val="0036371D"/>
    <w:rsid w:val="00363B2A"/>
    <w:rsid w:val="00363C5D"/>
    <w:rsid w:val="00363D63"/>
    <w:rsid w:val="00363DA9"/>
    <w:rsid w:val="00364036"/>
    <w:rsid w:val="0036412A"/>
    <w:rsid w:val="003644DB"/>
    <w:rsid w:val="00364520"/>
    <w:rsid w:val="00364736"/>
    <w:rsid w:val="00364764"/>
    <w:rsid w:val="00364878"/>
    <w:rsid w:val="0036491F"/>
    <w:rsid w:val="00364A6F"/>
    <w:rsid w:val="00364A90"/>
    <w:rsid w:val="00364AE8"/>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B9E"/>
    <w:rsid w:val="00370BC5"/>
    <w:rsid w:val="00370BDA"/>
    <w:rsid w:val="00370E00"/>
    <w:rsid w:val="00370E1D"/>
    <w:rsid w:val="00370F50"/>
    <w:rsid w:val="00371F08"/>
    <w:rsid w:val="00371FAC"/>
    <w:rsid w:val="00372149"/>
    <w:rsid w:val="0037225D"/>
    <w:rsid w:val="0037229F"/>
    <w:rsid w:val="00372659"/>
    <w:rsid w:val="00372851"/>
    <w:rsid w:val="00372BEC"/>
    <w:rsid w:val="00372C13"/>
    <w:rsid w:val="00372E3E"/>
    <w:rsid w:val="00373297"/>
    <w:rsid w:val="00373B0C"/>
    <w:rsid w:val="0037441E"/>
    <w:rsid w:val="00374586"/>
    <w:rsid w:val="0037492A"/>
    <w:rsid w:val="00374F28"/>
    <w:rsid w:val="00374FD7"/>
    <w:rsid w:val="0037507B"/>
    <w:rsid w:val="003751A2"/>
    <w:rsid w:val="003751B4"/>
    <w:rsid w:val="0037534A"/>
    <w:rsid w:val="00375525"/>
    <w:rsid w:val="003755DE"/>
    <w:rsid w:val="00375749"/>
    <w:rsid w:val="003757E4"/>
    <w:rsid w:val="00375C6A"/>
    <w:rsid w:val="00375D23"/>
    <w:rsid w:val="003760C9"/>
    <w:rsid w:val="00376285"/>
    <w:rsid w:val="003764A1"/>
    <w:rsid w:val="00376521"/>
    <w:rsid w:val="0037655D"/>
    <w:rsid w:val="00376A29"/>
    <w:rsid w:val="00376BFC"/>
    <w:rsid w:val="00376C8D"/>
    <w:rsid w:val="00377931"/>
    <w:rsid w:val="00377BAB"/>
    <w:rsid w:val="003802F3"/>
    <w:rsid w:val="0038034B"/>
    <w:rsid w:val="003804DE"/>
    <w:rsid w:val="00380616"/>
    <w:rsid w:val="00380768"/>
    <w:rsid w:val="003807E4"/>
    <w:rsid w:val="0038083A"/>
    <w:rsid w:val="00380893"/>
    <w:rsid w:val="00380A08"/>
    <w:rsid w:val="00380B52"/>
    <w:rsid w:val="00380BB5"/>
    <w:rsid w:val="00380C3C"/>
    <w:rsid w:val="00380D66"/>
    <w:rsid w:val="00380DFA"/>
    <w:rsid w:val="00380E5D"/>
    <w:rsid w:val="00380F7F"/>
    <w:rsid w:val="003810AA"/>
    <w:rsid w:val="00381413"/>
    <w:rsid w:val="0038153E"/>
    <w:rsid w:val="00381798"/>
    <w:rsid w:val="003817E6"/>
    <w:rsid w:val="00381A0F"/>
    <w:rsid w:val="00381DA3"/>
    <w:rsid w:val="0038202D"/>
    <w:rsid w:val="0038206E"/>
    <w:rsid w:val="003824FA"/>
    <w:rsid w:val="00382847"/>
    <w:rsid w:val="00382A4B"/>
    <w:rsid w:val="00382E3F"/>
    <w:rsid w:val="0038315D"/>
    <w:rsid w:val="0038316A"/>
    <w:rsid w:val="003831EA"/>
    <w:rsid w:val="00383212"/>
    <w:rsid w:val="0038331C"/>
    <w:rsid w:val="00383401"/>
    <w:rsid w:val="00383743"/>
    <w:rsid w:val="003838FE"/>
    <w:rsid w:val="00383A5D"/>
    <w:rsid w:val="00383C8D"/>
    <w:rsid w:val="00383E9D"/>
    <w:rsid w:val="00383F58"/>
    <w:rsid w:val="0038417B"/>
    <w:rsid w:val="00384820"/>
    <w:rsid w:val="00384C7C"/>
    <w:rsid w:val="00384CC2"/>
    <w:rsid w:val="00384DBB"/>
    <w:rsid w:val="00384DC9"/>
    <w:rsid w:val="00384F06"/>
    <w:rsid w:val="00384FF9"/>
    <w:rsid w:val="003851EC"/>
    <w:rsid w:val="00385372"/>
    <w:rsid w:val="003853B8"/>
    <w:rsid w:val="00385742"/>
    <w:rsid w:val="003859DC"/>
    <w:rsid w:val="00385A1A"/>
    <w:rsid w:val="00385C29"/>
    <w:rsid w:val="00386130"/>
    <w:rsid w:val="00386290"/>
    <w:rsid w:val="00386319"/>
    <w:rsid w:val="00386650"/>
    <w:rsid w:val="003866C0"/>
    <w:rsid w:val="003867F8"/>
    <w:rsid w:val="00386B03"/>
    <w:rsid w:val="00386B62"/>
    <w:rsid w:val="00386C2A"/>
    <w:rsid w:val="00386C5B"/>
    <w:rsid w:val="00386FBB"/>
    <w:rsid w:val="003872ED"/>
    <w:rsid w:val="003876C2"/>
    <w:rsid w:val="00387833"/>
    <w:rsid w:val="00387873"/>
    <w:rsid w:val="0038788D"/>
    <w:rsid w:val="003878D0"/>
    <w:rsid w:val="00387DED"/>
    <w:rsid w:val="00387E5D"/>
    <w:rsid w:val="00390199"/>
    <w:rsid w:val="00390339"/>
    <w:rsid w:val="00390420"/>
    <w:rsid w:val="00390465"/>
    <w:rsid w:val="0039048E"/>
    <w:rsid w:val="00390572"/>
    <w:rsid w:val="00390594"/>
    <w:rsid w:val="003906B0"/>
    <w:rsid w:val="003907F1"/>
    <w:rsid w:val="0039089A"/>
    <w:rsid w:val="00390C00"/>
    <w:rsid w:val="00390FFE"/>
    <w:rsid w:val="00391026"/>
    <w:rsid w:val="00391054"/>
    <w:rsid w:val="0039126F"/>
    <w:rsid w:val="003912D8"/>
    <w:rsid w:val="003912FE"/>
    <w:rsid w:val="00391308"/>
    <w:rsid w:val="00391379"/>
    <w:rsid w:val="00391472"/>
    <w:rsid w:val="00391530"/>
    <w:rsid w:val="0039163A"/>
    <w:rsid w:val="00391702"/>
    <w:rsid w:val="00391B6A"/>
    <w:rsid w:val="00391EB0"/>
    <w:rsid w:val="00392120"/>
    <w:rsid w:val="0039227C"/>
    <w:rsid w:val="003924B0"/>
    <w:rsid w:val="00392550"/>
    <w:rsid w:val="0039266C"/>
    <w:rsid w:val="00392B54"/>
    <w:rsid w:val="00392D1B"/>
    <w:rsid w:val="00392F85"/>
    <w:rsid w:val="0039301B"/>
    <w:rsid w:val="0039325D"/>
    <w:rsid w:val="0039341E"/>
    <w:rsid w:val="00393574"/>
    <w:rsid w:val="00393F89"/>
    <w:rsid w:val="00394027"/>
    <w:rsid w:val="00394083"/>
    <w:rsid w:val="003940D7"/>
    <w:rsid w:val="003940F4"/>
    <w:rsid w:val="00394141"/>
    <w:rsid w:val="0039420E"/>
    <w:rsid w:val="00394222"/>
    <w:rsid w:val="003943F4"/>
    <w:rsid w:val="003944D3"/>
    <w:rsid w:val="003946A8"/>
    <w:rsid w:val="003949F6"/>
    <w:rsid w:val="00394CE1"/>
    <w:rsid w:val="00394E00"/>
    <w:rsid w:val="00394EEF"/>
    <w:rsid w:val="003952A1"/>
    <w:rsid w:val="00395471"/>
    <w:rsid w:val="00395515"/>
    <w:rsid w:val="0039553C"/>
    <w:rsid w:val="003956E4"/>
    <w:rsid w:val="00395A54"/>
    <w:rsid w:val="00395C6E"/>
    <w:rsid w:val="00395D53"/>
    <w:rsid w:val="00395E8B"/>
    <w:rsid w:val="00395E8F"/>
    <w:rsid w:val="00396069"/>
    <w:rsid w:val="003961B7"/>
    <w:rsid w:val="0039620F"/>
    <w:rsid w:val="003964DB"/>
    <w:rsid w:val="0039683D"/>
    <w:rsid w:val="00396AAF"/>
    <w:rsid w:val="00396C88"/>
    <w:rsid w:val="00396E21"/>
    <w:rsid w:val="003973C1"/>
    <w:rsid w:val="00397410"/>
    <w:rsid w:val="00397618"/>
    <w:rsid w:val="00397C49"/>
    <w:rsid w:val="00397E83"/>
    <w:rsid w:val="003A010A"/>
    <w:rsid w:val="003A013A"/>
    <w:rsid w:val="003A017D"/>
    <w:rsid w:val="003A0530"/>
    <w:rsid w:val="003A0B56"/>
    <w:rsid w:val="003A0C2E"/>
    <w:rsid w:val="003A0C32"/>
    <w:rsid w:val="003A0D7A"/>
    <w:rsid w:val="003A0F1F"/>
    <w:rsid w:val="003A0F25"/>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EF"/>
    <w:rsid w:val="003A2511"/>
    <w:rsid w:val="003A26D5"/>
    <w:rsid w:val="003A2797"/>
    <w:rsid w:val="003A2A1A"/>
    <w:rsid w:val="003A2B4D"/>
    <w:rsid w:val="003A2BC7"/>
    <w:rsid w:val="003A2CED"/>
    <w:rsid w:val="003A2D4F"/>
    <w:rsid w:val="003A2FA9"/>
    <w:rsid w:val="003A30EA"/>
    <w:rsid w:val="003A3341"/>
    <w:rsid w:val="003A33DF"/>
    <w:rsid w:val="003A399D"/>
    <w:rsid w:val="003A3C69"/>
    <w:rsid w:val="003A429B"/>
    <w:rsid w:val="003A4427"/>
    <w:rsid w:val="003A446E"/>
    <w:rsid w:val="003A4A97"/>
    <w:rsid w:val="003A4AA7"/>
    <w:rsid w:val="003A4BF8"/>
    <w:rsid w:val="003A4D40"/>
    <w:rsid w:val="003A4DC0"/>
    <w:rsid w:val="003A4DCB"/>
    <w:rsid w:val="003A4E55"/>
    <w:rsid w:val="003A51AE"/>
    <w:rsid w:val="003A56DF"/>
    <w:rsid w:val="003A5859"/>
    <w:rsid w:val="003A5938"/>
    <w:rsid w:val="003A59EF"/>
    <w:rsid w:val="003A5C1C"/>
    <w:rsid w:val="003A5C9E"/>
    <w:rsid w:val="003A5F6B"/>
    <w:rsid w:val="003A62F1"/>
    <w:rsid w:val="003A695A"/>
    <w:rsid w:val="003A6A40"/>
    <w:rsid w:val="003A6C33"/>
    <w:rsid w:val="003A6DA4"/>
    <w:rsid w:val="003A6DE5"/>
    <w:rsid w:val="003A7105"/>
    <w:rsid w:val="003A75C4"/>
    <w:rsid w:val="003A77D2"/>
    <w:rsid w:val="003A7848"/>
    <w:rsid w:val="003A7962"/>
    <w:rsid w:val="003A7C4B"/>
    <w:rsid w:val="003A7C96"/>
    <w:rsid w:val="003A7D40"/>
    <w:rsid w:val="003A7F40"/>
    <w:rsid w:val="003B021D"/>
    <w:rsid w:val="003B026D"/>
    <w:rsid w:val="003B042F"/>
    <w:rsid w:val="003B0649"/>
    <w:rsid w:val="003B0A5B"/>
    <w:rsid w:val="003B0D42"/>
    <w:rsid w:val="003B11C2"/>
    <w:rsid w:val="003B1213"/>
    <w:rsid w:val="003B1245"/>
    <w:rsid w:val="003B126E"/>
    <w:rsid w:val="003B129F"/>
    <w:rsid w:val="003B1E43"/>
    <w:rsid w:val="003B20E5"/>
    <w:rsid w:val="003B217A"/>
    <w:rsid w:val="003B229D"/>
    <w:rsid w:val="003B2815"/>
    <w:rsid w:val="003B2D23"/>
    <w:rsid w:val="003B2D54"/>
    <w:rsid w:val="003B2E11"/>
    <w:rsid w:val="003B2FC3"/>
    <w:rsid w:val="003B302B"/>
    <w:rsid w:val="003B310D"/>
    <w:rsid w:val="003B32C5"/>
    <w:rsid w:val="003B37C0"/>
    <w:rsid w:val="003B398A"/>
    <w:rsid w:val="003B3A09"/>
    <w:rsid w:val="003B3A29"/>
    <w:rsid w:val="003B3B57"/>
    <w:rsid w:val="003B3DD8"/>
    <w:rsid w:val="003B3F91"/>
    <w:rsid w:val="003B471D"/>
    <w:rsid w:val="003B4AC0"/>
    <w:rsid w:val="003B4C34"/>
    <w:rsid w:val="003B4C37"/>
    <w:rsid w:val="003B4D90"/>
    <w:rsid w:val="003B4FD6"/>
    <w:rsid w:val="003B5088"/>
    <w:rsid w:val="003B51B1"/>
    <w:rsid w:val="003B53C4"/>
    <w:rsid w:val="003B5434"/>
    <w:rsid w:val="003B5693"/>
    <w:rsid w:val="003B56BF"/>
    <w:rsid w:val="003B575B"/>
    <w:rsid w:val="003B57B4"/>
    <w:rsid w:val="003B5925"/>
    <w:rsid w:val="003B59FA"/>
    <w:rsid w:val="003B5A9D"/>
    <w:rsid w:val="003B6118"/>
    <w:rsid w:val="003B61FE"/>
    <w:rsid w:val="003B6312"/>
    <w:rsid w:val="003B6401"/>
    <w:rsid w:val="003B64BE"/>
    <w:rsid w:val="003B660B"/>
    <w:rsid w:val="003B6AB7"/>
    <w:rsid w:val="003B6CBF"/>
    <w:rsid w:val="003B6F5F"/>
    <w:rsid w:val="003B6F75"/>
    <w:rsid w:val="003B7262"/>
    <w:rsid w:val="003B75E0"/>
    <w:rsid w:val="003B79C2"/>
    <w:rsid w:val="003B79EA"/>
    <w:rsid w:val="003B79EC"/>
    <w:rsid w:val="003B7A3B"/>
    <w:rsid w:val="003B7A80"/>
    <w:rsid w:val="003B7C16"/>
    <w:rsid w:val="003B7CD1"/>
    <w:rsid w:val="003B7DA7"/>
    <w:rsid w:val="003B7DA8"/>
    <w:rsid w:val="003B7F39"/>
    <w:rsid w:val="003C01CA"/>
    <w:rsid w:val="003C0357"/>
    <w:rsid w:val="003C0384"/>
    <w:rsid w:val="003C06D4"/>
    <w:rsid w:val="003C06E4"/>
    <w:rsid w:val="003C0B7A"/>
    <w:rsid w:val="003C0BCC"/>
    <w:rsid w:val="003C0D69"/>
    <w:rsid w:val="003C0F1F"/>
    <w:rsid w:val="003C0FA5"/>
    <w:rsid w:val="003C10C1"/>
    <w:rsid w:val="003C113D"/>
    <w:rsid w:val="003C125E"/>
    <w:rsid w:val="003C16AC"/>
    <w:rsid w:val="003C1702"/>
    <w:rsid w:val="003C19FA"/>
    <w:rsid w:val="003C1AB6"/>
    <w:rsid w:val="003C1D4A"/>
    <w:rsid w:val="003C1D6F"/>
    <w:rsid w:val="003C1DE2"/>
    <w:rsid w:val="003C1EC8"/>
    <w:rsid w:val="003C1FE1"/>
    <w:rsid w:val="003C2486"/>
    <w:rsid w:val="003C2532"/>
    <w:rsid w:val="003C25CE"/>
    <w:rsid w:val="003C2654"/>
    <w:rsid w:val="003C26EC"/>
    <w:rsid w:val="003C2A5A"/>
    <w:rsid w:val="003C2A6D"/>
    <w:rsid w:val="003C2A94"/>
    <w:rsid w:val="003C2B49"/>
    <w:rsid w:val="003C2B91"/>
    <w:rsid w:val="003C2BF8"/>
    <w:rsid w:val="003C2D25"/>
    <w:rsid w:val="003C2F2B"/>
    <w:rsid w:val="003C2F7F"/>
    <w:rsid w:val="003C3060"/>
    <w:rsid w:val="003C3123"/>
    <w:rsid w:val="003C336F"/>
    <w:rsid w:val="003C35EF"/>
    <w:rsid w:val="003C38D7"/>
    <w:rsid w:val="003C3A24"/>
    <w:rsid w:val="003C3A90"/>
    <w:rsid w:val="003C3B30"/>
    <w:rsid w:val="003C3B6B"/>
    <w:rsid w:val="003C3D04"/>
    <w:rsid w:val="003C3E64"/>
    <w:rsid w:val="003C3F33"/>
    <w:rsid w:val="003C3FD1"/>
    <w:rsid w:val="003C4057"/>
    <w:rsid w:val="003C42EB"/>
    <w:rsid w:val="003C436B"/>
    <w:rsid w:val="003C4512"/>
    <w:rsid w:val="003C4610"/>
    <w:rsid w:val="003C46DF"/>
    <w:rsid w:val="003C482F"/>
    <w:rsid w:val="003C49DC"/>
    <w:rsid w:val="003C4B9D"/>
    <w:rsid w:val="003C500F"/>
    <w:rsid w:val="003C5545"/>
    <w:rsid w:val="003C5636"/>
    <w:rsid w:val="003C5E30"/>
    <w:rsid w:val="003C5E77"/>
    <w:rsid w:val="003C63CD"/>
    <w:rsid w:val="003C663C"/>
    <w:rsid w:val="003C66AC"/>
    <w:rsid w:val="003C6732"/>
    <w:rsid w:val="003C6960"/>
    <w:rsid w:val="003C6A33"/>
    <w:rsid w:val="003C6CC7"/>
    <w:rsid w:val="003C6E23"/>
    <w:rsid w:val="003C705C"/>
    <w:rsid w:val="003C706A"/>
    <w:rsid w:val="003C70D5"/>
    <w:rsid w:val="003C741E"/>
    <w:rsid w:val="003C74FC"/>
    <w:rsid w:val="003C7590"/>
    <w:rsid w:val="003C7607"/>
    <w:rsid w:val="003C7991"/>
    <w:rsid w:val="003C7AC9"/>
    <w:rsid w:val="003C7C34"/>
    <w:rsid w:val="003C7E7B"/>
    <w:rsid w:val="003D0237"/>
    <w:rsid w:val="003D05CA"/>
    <w:rsid w:val="003D06DA"/>
    <w:rsid w:val="003D06E2"/>
    <w:rsid w:val="003D0A29"/>
    <w:rsid w:val="003D0A95"/>
    <w:rsid w:val="003D0C3A"/>
    <w:rsid w:val="003D0C9E"/>
    <w:rsid w:val="003D0D7A"/>
    <w:rsid w:val="003D1B46"/>
    <w:rsid w:val="003D1BC4"/>
    <w:rsid w:val="003D1C64"/>
    <w:rsid w:val="003D1D37"/>
    <w:rsid w:val="003D1DF3"/>
    <w:rsid w:val="003D1E70"/>
    <w:rsid w:val="003D23FC"/>
    <w:rsid w:val="003D2837"/>
    <w:rsid w:val="003D294B"/>
    <w:rsid w:val="003D2A38"/>
    <w:rsid w:val="003D2A96"/>
    <w:rsid w:val="003D2CA2"/>
    <w:rsid w:val="003D2CD7"/>
    <w:rsid w:val="003D3030"/>
    <w:rsid w:val="003D3134"/>
    <w:rsid w:val="003D3275"/>
    <w:rsid w:val="003D3338"/>
    <w:rsid w:val="003D3434"/>
    <w:rsid w:val="003D38AB"/>
    <w:rsid w:val="003D3AA7"/>
    <w:rsid w:val="003D3BD6"/>
    <w:rsid w:val="003D3CAE"/>
    <w:rsid w:val="003D3E86"/>
    <w:rsid w:val="003D3FA0"/>
    <w:rsid w:val="003D4053"/>
    <w:rsid w:val="003D40AD"/>
    <w:rsid w:val="003D421C"/>
    <w:rsid w:val="003D4413"/>
    <w:rsid w:val="003D4670"/>
    <w:rsid w:val="003D46C2"/>
    <w:rsid w:val="003D479F"/>
    <w:rsid w:val="003D4BED"/>
    <w:rsid w:val="003D4C55"/>
    <w:rsid w:val="003D4E2F"/>
    <w:rsid w:val="003D50E8"/>
    <w:rsid w:val="003D538A"/>
    <w:rsid w:val="003D584E"/>
    <w:rsid w:val="003D588B"/>
    <w:rsid w:val="003D59E7"/>
    <w:rsid w:val="003D5A33"/>
    <w:rsid w:val="003D5B07"/>
    <w:rsid w:val="003D5BB0"/>
    <w:rsid w:val="003D5BC9"/>
    <w:rsid w:val="003D5DF2"/>
    <w:rsid w:val="003D5F93"/>
    <w:rsid w:val="003D6657"/>
    <w:rsid w:val="003D6688"/>
    <w:rsid w:val="003D6781"/>
    <w:rsid w:val="003D67BE"/>
    <w:rsid w:val="003D6A53"/>
    <w:rsid w:val="003D6A89"/>
    <w:rsid w:val="003D6ADD"/>
    <w:rsid w:val="003D6AF5"/>
    <w:rsid w:val="003D6B79"/>
    <w:rsid w:val="003D6BC2"/>
    <w:rsid w:val="003D7119"/>
    <w:rsid w:val="003D74EF"/>
    <w:rsid w:val="003D7800"/>
    <w:rsid w:val="003D782F"/>
    <w:rsid w:val="003D795E"/>
    <w:rsid w:val="003D7B3A"/>
    <w:rsid w:val="003D7C6A"/>
    <w:rsid w:val="003D7C84"/>
    <w:rsid w:val="003E0136"/>
    <w:rsid w:val="003E0396"/>
    <w:rsid w:val="003E03B5"/>
    <w:rsid w:val="003E084A"/>
    <w:rsid w:val="003E0B42"/>
    <w:rsid w:val="003E0D65"/>
    <w:rsid w:val="003E0E88"/>
    <w:rsid w:val="003E0F31"/>
    <w:rsid w:val="003E0F36"/>
    <w:rsid w:val="003E1039"/>
    <w:rsid w:val="003E11F5"/>
    <w:rsid w:val="003E12EE"/>
    <w:rsid w:val="003E1354"/>
    <w:rsid w:val="003E1621"/>
    <w:rsid w:val="003E16BA"/>
    <w:rsid w:val="003E17E0"/>
    <w:rsid w:val="003E17F8"/>
    <w:rsid w:val="003E198A"/>
    <w:rsid w:val="003E1D83"/>
    <w:rsid w:val="003E204A"/>
    <w:rsid w:val="003E2489"/>
    <w:rsid w:val="003E2608"/>
    <w:rsid w:val="003E283B"/>
    <w:rsid w:val="003E3282"/>
    <w:rsid w:val="003E34B6"/>
    <w:rsid w:val="003E3788"/>
    <w:rsid w:val="003E3DB5"/>
    <w:rsid w:val="003E3EBA"/>
    <w:rsid w:val="003E4127"/>
    <w:rsid w:val="003E415A"/>
    <w:rsid w:val="003E4168"/>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25C"/>
    <w:rsid w:val="003E6294"/>
    <w:rsid w:val="003E63C4"/>
    <w:rsid w:val="003E670C"/>
    <w:rsid w:val="003E6AF6"/>
    <w:rsid w:val="003E6C4E"/>
    <w:rsid w:val="003E6D5B"/>
    <w:rsid w:val="003E6FEB"/>
    <w:rsid w:val="003E74D8"/>
    <w:rsid w:val="003E7911"/>
    <w:rsid w:val="003E7959"/>
    <w:rsid w:val="003E79A6"/>
    <w:rsid w:val="003E7C88"/>
    <w:rsid w:val="003E7DAA"/>
    <w:rsid w:val="003E7DB7"/>
    <w:rsid w:val="003E7E07"/>
    <w:rsid w:val="003F0431"/>
    <w:rsid w:val="003F0509"/>
    <w:rsid w:val="003F0B8C"/>
    <w:rsid w:val="003F0E8F"/>
    <w:rsid w:val="003F0F30"/>
    <w:rsid w:val="003F0F79"/>
    <w:rsid w:val="003F10C5"/>
    <w:rsid w:val="003F10F5"/>
    <w:rsid w:val="003F1318"/>
    <w:rsid w:val="003F15E9"/>
    <w:rsid w:val="003F1E6C"/>
    <w:rsid w:val="003F1F2A"/>
    <w:rsid w:val="003F1F7D"/>
    <w:rsid w:val="003F2195"/>
    <w:rsid w:val="003F2364"/>
    <w:rsid w:val="003F25D9"/>
    <w:rsid w:val="003F2724"/>
    <w:rsid w:val="003F2A92"/>
    <w:rsid w:val="003F2AFC"/>
    <w:rsid w:val="003F2DBD"/>
    <w:rsid w:val="003F2E5C"/>
    <w:rsid w:val="003F2F1B"/>
    <w:rsid w:val="003F320D"/>
    <w:rsid w:val="003F3235"/>
    <w:rsid w:val="003F327A"/>
    <w:rsid w:val="003F3382"/>
    <w:rsid w:val="003F3828"/>
    <w:rsid w:val="003F3A86"/>
    <w:rsid w:val="003F3AEE"/>
    <w:rsid w:val="003F3B07"/>
    <w:rsid w:val="003F3C5A"/>
    <w:rsid w:val="003F3E20"/>
    <w:rsid w:val="003F3F64"/>
    <w:rsid w:val="003F4003"/>
    <w:rsid w:val="003F40D9"/>
    <w:rsid w:val="003F4119"/>
    <w:rsid w:val="003F4421"/>
    <w:rsid w:val="003F48C5"/>
    <w:rsid w:val="003F5281"/>
    <w:rsid w:val="003F53EB"/>
    <w:rsid w:val="003F53FA"/>
    <w:rsid w:val="003F542C"/>
    <w:rsid w:val="003F545C"/>
    <w:rsid w:val="003F5482"/>
    <w:rsid w:val="003F57BA"/>
    <w:rsid w:val="003F585E"/>
    <w:rsid w:val="003F5AB7"/>
    <w:rsid w:val="003F5C0E"/>
    <w:rsid w:val="003F5D2E"/>
    <w:rsid w:val="003F601C"/>
    <w:rsid w:val="003F6033"/>
    <w:rsid w:val="003F615B"/>
    <w:rsid w:val="003F63A5"/>
    <w:rsid w:val="003F66EE"/>
    <w:rsid w:val="003F678A"/>
    <w:rsid w:val="003F67D5"/>
    <w:rsid w:val="003F6ADF"/>
    <w:rsid w:val="003F6FF6"/>
    <w:rsid w:val="003F72A3"/>
    <w:rsid w:val="003F74E3"/>
    <w:rsid w:val="003F74E7"/>
    <w:rsid w:val="003F766D"/>
    <w:rsid w:val="003F78DC"/>
    <w:rsid w:val="003F7998"/>
    <w:rsid w:val="003F7AC5"/>
    <w:rsid w:val="003F7B13"/>
    <w:rsid w:val="00400029"/>
    <w:rsid w:val="0040005E"/>
    <w:rsid w:val="00400269"/>
    <w:rsid w:val="0040026E"/>
    <w:rsid w:val="004002A2"/>
    <w:rsid w:val="00400417"/>
    <w:rsid w:val="004004D3"/>
    <w:rsid w:val="0040062F"/>
    <w:rsid w:val="00400CBC"/>
    <w:rsid w:val="00400D5A"/>
    <w:rsid w:val="00400E7B"/>
    <w:rsid w:val="00400E8D"/>
    <w:rsid w:val="00401179"/>
    <w:rsid w:val="00401282"/>
    <w:rsid w:val="0040151D"/>
    <w:rsid w:val="00401A18"/>
    <w:rsid w:val="00401DF5"/>
    <w:rsid w:val="00401F7C"/>
    <w:rsid w:val="0040204C"/>
    <w:rsid w:val="004020BE"/>
    <w:rsid w:val="004021BE"/>
    <w:rsid w:val="004021E4"/>
    <w:rsid w:val="004026BB"/>
    <w:rsid w:val="00402B51"/>
    <w:rsid w:val="00402DB4"/>
    <w:rsid w:val="00402E11"/>
    <w:rsid w:val="00402EC3"/>
    <w:rsid w:val="004032DA"/>
    <w:rsid w:val="0040332C"/>
    <w:rsid w:val="0040371B"/>
    <w:rsid w:val="004038D7"/>
    <w:rsid w:val="00403A82"/>
    <w:rsid w:val="00403B44"/>
    <w:rsid w:val="00403B79"/>
    <w:rsid w:val="00403FAA"/>
    <w:rsid w:val="00404292"/>
    <w:rsid w:val="00404333"/>
    <w:rsid w:val="0040455C"/>
    <w:rsid w:val="004047B9"/>
    <w:rsid w:val="004048E0"/>
    <w:rsid w:val="00404A5E"/>
    <w:rsid w:val="00404BC9"/>
    <w:rsid w:val="00404CCF"/>
    <w:rsid w:val="004052A5"/>
    <w:rsid w:val="004053EF"/>
    <w:rsid w:val="004055C0"/>
    <w:rsid w:val="00405B30"/>
    <w:rsid w:val="00405E3D"/>
    <w:rsid w:val="004061A0"/>
    <w:rsid w:val="0040635A"/>
    <w:rsid w:val="00406482"/>
    <w:rsid w:val="00406855"/>
    <w:rsid w:val="004069AC"/>
    <w:rsid w:val="00406A7C"/>
    <w:rsid w:val="00406AC4"/>
    <w:rsid w:val="00406ED5"/>
    <w:rsid w:val="00407052"/>
    <w:rsid w:val="004070B6"/>
    <w:rsid w:val="004072B3"/>
    <w:rsid w:val="0040738E"/>
    <w:rsid w:val="00407B48"/>
    <w:rsid w:val="00407C6E"/>
    <w:rsid w:val="00407E64"/>
    <w:rsid w:val="00410059"/>
    <w:rsid w:val="004100A8"/>
    <w:rsid w:val="00410208"/>
    <w:rsid w:val="004102FF"/>
    <w:rsid w:val="004106A5"/>
    <w:rsid w:val="004108A7"/>
    <w:rsid w:val="00410921"/>
    <w:rsid w:val="00410AFB"/>
    <w:rsid w:val="00410B97"/>
    <w:rsid w:val="00410C22"/>
    <w:rsid w:val="00410F06"/>
    <w:rsid w:val="0041103A"/>
    <w:rsid w:val="004114F6"/>
    <w:rsid w:val="00411BC0"/>
    <w:rsid w:val="00411C5B"/>
    <w:rsid w:val="00411C7B"/>
    <w:rsid w:val="004122B0"/>
    <w:rsid w:val="0041246B"/>
    <w:rsid w:val="0041282C"/>
    <w:rsid w:val="00412874"/>
    <w:rsid w:val="00412C25"/>
    <w:rsid w:val="00412D44"/>
    <w:rsid w:val="00412DD0"/>
    <w:rsid w:val="00412F36"/>
    <w:rsid w:val="00413085"/>
    <w:rsid w:val="0041331C"/>
    <w:rsid w:val="0041373B"/>
    <w:rsid w:val="00413984"/>
    <w:rsid w:val="00413A1B"/>
    <w:rsid w:val="00413BCD"/>
    <w:rsid w:val="0041417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842"/>
    <w:rsid w:val="004168F7"/>
    <w:rsid w:val="00416A4A"/>
    <w:rsid w:val="00416B9B"/>
    <w:rsid w:val="00416BD2"/>
    <w:rsid w:val="00416E48"/>
    <w:rsid w:val="0041742A"/>
    <w:rsid w:val="00417583"/>
    <w:rsid w:val="004175DE"/>
    <w:rsid w:val="00417872"/>
    <w:rsid w:val="004179CA"/>
    <w:rsid w:val="004200B9"/>
    <w:rsid w:val="004201DC"/>
    <w:rsid w:val="004207AA"/>
    <w:rsid w:val="00420C34"/>
    <w:rsid w:val="00421160"/>
    <w:rsid w:val="004211EF"/>
    <w:rsid w:val="00421799"/>
    <w:rsid w:val="004219DE"/>
    <w:rsid w:val="00421B35"/>
    <w:rsid w:val="00421B98"/>
    <w:rsid w:val="00421E15"/>
    <w:rsid w:val="00421E7A"/>
    <w:rsid w:val="00421E8F"/>
    <w:rsid w:val="00421F63"/>
    <w:rsid w:val="0042219B"/>
    <w:rsid w:val="00422345"/>
    <w:rsid w:val="00422AAB"/>
    <w:rsid w:val="00422B8B"/>
    <w:rsid w:val="00422BE7"/>
    <w:rsid w:val="00422C48"/>
    <w:rsid w:val="00422D21"/>
    <w:rsid w:val="00422D35"/>
    <w:rsid w:val="00422E50"/>
    <w:rsid w:val="00422FD9"/>
    <w:rsid w:val="00423072"/>
    <w:rsid w:val="0042332D"/>
    <w:rsid w:val="0042346D"/>
    <w:rsid w:val="004235EF"/>
    <w:rsid w:val="004237F0"/>
    <w:rsid w:val="0042384A"/>
    <w:rsid w:val="0042392E"/>
    <w:rsid w:val="004239F5"/>
    <w:rsid w:val="00423BDB"/>
    <w:rsid w:val="00423D5F"/>
    <w:rsid w:val="00423DE6"/>
    <w:rsid w:val="00423F08"/>
    <w:rsid w:val="0042413F"/>
    <w:rsid w:val="004248BB"/>
    <w:rsid w:val="00424BEC"/>
    <w:rsid w:val="004250F1"/>
    <w:rsid w:val="004256D2"/>
    <w:rsid w:val="00425A2E"/>
    <w:rsid w:val="00425A41"/>
    <w:rsid w:val="00425BF7"/>
    <w:rsid w:val="00425EE1"/>
    <w:rsid w:val="00426017"/>
    <w:rsid w:val="0042625D"/>
    <w:rsid w:val="004262DF"/>
    <w:rsid w:val="0042645B"/>
    <w:rsid w:val="00426731"/>
    <w:rsid w:val="00426961"/>
    <w:rsid w:val="00426C85"/>
    <w:rsid w:val="00427132"/>
    <w:rsid w:val="00427193"/>
    <w:rsid w:val="00427291"/>
    <w:rsid w:val="00427806"/>
    <w:rsid w:val="00427812"/>
    <w:rsid w:val="00427A69"/>
    <w:rsid w:val="00430092"/>
    <w:rsid w:val="004300D0"/>
    <w:rsid w:val="0043036D"/>
    <w:rsid w:val="00430425"/>
    <w:rsid w:val="004305D7"/>
    <w:rsid w:val="004308EF"/>
    <w:rsid w:val="00430C13"/>
    <w:rsid w:val="00430C9C"/>
    <w:rsid w:val="00430DD6"/>
    <w:rsid w:val="00430FFF"/>
    <w:rsid w:val="004310E9"/>
    <w:rsid w:val="00431124"/>
    <w:rsid w:val="00431349"/>
    <w:rsid w:val="00431366"/>
    <w:rsid w:val="00431489"/>
    <w:rsid w:val="004314BD"/>
    <w:rsid w:val="00431715"/>
    <w:rsid w:val="004317FF"/>
    <w:rsid w:val="00431A78"/>
    <w:rsid w:val="00431AA8"/>
    <w:rsid w:val="00431AC0"/>
    <w:rsid w:val="00431E2A"/>
    <w:rsid w:val="004324F0"/>
    <w:rsid w:val="00432758"/>
    <w:rsid w:val="00432BC8"/>
    <w:rsid w:val="00432CB9"/>
    <w:rsid w:val="00432E58"/>
    <w:rsid w:val="00433097"/>
    <w:rsid w:val="004334DF"/>
    <w:rsid w:val="00433594"/>
    <w:rsid w:val="004336A1"/>
    <w:rsid w:val="0043398B"/>
    <w:rsid w:val="00433A6F"/>
    <w:rsid w:val="00433B08"/>
    <w:rsid w:val="00433CDB"/>
    <w:rsid w:val="00433F1C"/>
    <w:rsid w:val="004341AD"/>
    <w:rsid w:val="00434426"/>
    <w:rsid w:val="00434591"/>
    <w:rsid w:val="00434739"/>
    <w:rsid w:val="00435590"/>
    <w:rsid w:val="00435985"/>
    <w:rsid w:val="00435986"/>
    <w:rsid w:val="00435D89"/>
    <w:rsid w:val="0043620F"/>
    <w:rsid w:val="00436261"/>
    <w:rsid w:val="004362E0"/>
    <w:rsid w:val="00436391"/>
    <w:rsid w:val="0043644B"/>
    <w:rsid w:val="00436499"/>
    <w:rsid w:val="004365BA"/>
    <w:rsid w:val="00436887"/>
    <w:rsid w:val="00436A71"/>
    <w:rsid w:val="00436B94"/>
    <w:rsid w:val="00436BD0"/>
    <w:rsid w:val="00436C0A"/>
    <w:rsid w:val="00436D18"/>
    <w:rsid w:val="00436D88"/>
    <w:rsid w:val="00436F84"/>
    <w:rsid w:val="004370C1"/>
    <w:rsid w:val="004372F8"/>
    <w:rsid w:val="004375A3"/>
    <w:rsid w:val="00437DAD"/>
    <w:rsid w:val="00437EBB"/>
    <w:rsid w:val="00437FE1"/>
    <w:rsid w:val="004405F4"/>
    <w:rsid w:val="00440F6B"/>
    <w:rsid w:val="00441024"/>
    <w:rsid w:val="0044137E"/>
    <w:rsid w:val="00441405"/>
    <w:rsid w:val="0044192A"/>
    <w:rsid w:val="00441CEE"/>
    <w:rsid w:val="00441E1F"/>
    <w:rsid w:val="00441EC9"/>
    <w:rsid w:val="00442058"/>
    <w:rsid w:val="00442162"/>
    <w:rsid w:val="00442315"/>
    <w:rsid w:val="00442DE1"/>
    <w:rsid w:val="004432AF"/>
    <w:rsid w:val="00443384"/>
    <w:rsid w:val="0044388E"/>
    <w:rsid w:val="00443957"/>
    <w:rsid w:val="0044396E"/>
    <w:rsid w:val="00443D0B"/>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704"/>
    <w:rsid w:val="004457DD"/>
    <w:rsid w:val="00445AF5"/>
    <w:rsid w:val="00445E26"/>
    <w:rsid w:val="00446962"/>
    <w:rsid w:val="00446DAD"/>
    <w:rsid w:val="0044702B"/>
    <w:rsid w:val="004471E3"/>
    <w:rsid w:val="004474D5"/>
    <w:rsid w:val="004475BD"/>
    <w:rsid w:val="00447624"/>
    <w:rsid w:val="0044778A"/>
    <w:rsid w:val="00447810"/>
    <w:rsid w:val="004478D5"/>
    <w:rsid w:val="00447B4A"/>
    <w:rsid w:val="00447C96"/>
    <w:rsid w:val="00447CC2"/>
    <w:rsid w:val="004500EB"/>
    <w:rsid w:val="004501B5"/>
    <w:rsid w:val="004502AF"/>
    <w:rsid w:val="004502C6"/>
    <w:rsid w:val="0045035D"/>
    <w:rsid w:val="004503A8"/>
    <w:rsid w:val="004504CD"/>
    <w:rsid w:val="0045080E"/>
    <w:rsid w:val="00450A89"/>
    <w:rsid w:val="00450F90"/>
    <w:rsid w:val="00450FCD"/>
    <w:rsid w:val="0045119D"/>
    <w:rsid w:val="0045130A"/>
    <w:rsid w:val="00451335"/>
    <w:rsid w:val="00451496"/>
    <w:rsid w:val="004514C8"/>
    <w:rsid w:val="004514D4"/>
    <w:rsid w:val="0045192A"/>
    <w:rsid w:val="00451A05"/>
    <w:rsid w:val="00451D41"/>
    <w:rsid w:val="00451EED"/>
    <w:rsid w:val="00451FEE"/>
    <w:rsid w:val="00452069"/>
    <w:rsid w:val="004520A5"/>
    <w:rsid w:val="004525C3"/>
    <w:rsid w:val="00452628"/>
    <w:rsid w:val="004526AD"/>
    <w:rsid w:val="004528C5"/>
    <w:rsid w:val="00452B22"/>
    <w:rsid w:val="00452CF3"/>
    <w:rsid w:val="004534EF"/>
    <w:rsid w:val="004535B2"/>
    <w:rsid w:val="0045379C"/>
    <w:rsid w:val="004538FF"/>
    <w:rsid w:val="0045393D"/>
    <w:rsid w:val="00453EF0"/>
    <w:rsid w:val="00453F13"/>
    <w:rsid w:val="00453F5F"/>
    <w:rsid w:val="004541E8"/>
    <w:rsid w:val="004541FD"/>
    <w:rsid w:val="004546E8"/>
    <w:rsid w:val="00454DB4"/>
    <w:rsid w:val="00454FF8"/>
    <w:rsid w:val="00455374"/>
    <w:rsid w:val="004553F2"/>
    <w:rsid w:val="004556F0"/>
    <w:rsid w:val="00455809"/>
    <w:rsid w:val="004559A1"/>
    <w:rsid w:val="0045627C"/>
    <w:rsid w:val="004562F7"/>
    <w:rsid w:val="00456390"/>
    <w:rsid w:val="004567BF"/>
    <w:rsid w:val="00456840"/>
    <w:rsid w:val="00456A53"/>
    <w:rsid w:val="00456E4A"/>
    <w:rsid w:val="0045703C"/>
    <w:rsid w:val="004572E4"/>
    <w:rsid w:val="00457485"/>
    <w:rsid w:val="00457A1B"/>
    <w:rsid w:val="00457CB9"/>
    <w:rsid w:val="00457CF2"/>
    <w:rsid w:val="00457CFA"/>
    <w:rsid w:val="00457DED"/>
    <w:rsid w:val="00460028"/>
    <w:rsid w:val="0046016E"/>
    <w:rsid w:val="00460235"/>
    <w:rsid w:val="00460339"/>
    <w:rsid w:val="004603E4"/>
    <w:rsid w:val="00460BE2"/>
    <w:rsid w:val="00460E74"/>
    <w:rsid w:val="00460FF4"/>
    <w:rsid w:val="004611CF"/>
    <w:rsid w:val="00461257"/>
    <w:rsid w:val="004613E7"/>
    <w:rsid w:val="00461627"/>
    <w:rsid w:val="00461707"/>
    <w:rsid w:val="004617AB"/>
    <w:rsid w:val="00461A28"/>
    <w:rsid w:val="00461AE9"/>
    <w:rsid w:val="00461D76"/>
    <w:rsid w:val="0046233C"/>
    <w:rsid w:val="004624A1"/>
    <w:rsid w:val="004626FF"/>
    <w:rsid w:val="00462712"/>
    <w:rsid w:val="00462968"/>
    <w:rsid w:val="00462A4A"/>
    <w:rsid w:val="00462BD5"/>
    <w:rsid w:val="00462C9F"/>
    <w:rsid w:val="0046310C"/>
    <w:rsid w:val="00463221"/>
    <w:rsid w:val="0046346D"/>
    <w:rsid w:val="0046358D"/>
    <w:rsid w:val="00463592"/>
    <w:rsid w:val="0046378A"/>
    <w:rsid w:val="004638DE"/>
    <w:rsid w:val="00463A94"/>
    <w:rsid w:val="004640AC"/>
    <w:rsid w:val="004643ED"/>
    <w:rsid w:val="004643F2"/>
    <w:rsid w:val="0046452F"/>
    <w:rsid w:val="00464760"/>
    <w:rsid w:val="004647C1"/>
    <w:rsid w:val="00464D03"/>
    <w:rsid w:val="00464D89"/>
    <w:rsid w:val="00464DC3"/>
    <w:rsid w:val="00464F6C"/>
    <w:rsid w:val="004653D7"/>
    <w:rsid w:val="004654FA"/>
    <w:rsid w:val="004655F7"/>
    <w:rsid w:val="0046567F"/>
    <w:rsid w:val="004657F7"/>
    <w:rsid w:val="0046584B"/>
    <w:rsid w:val="0046586F"/>
    <w:rsid w:val="00465B92"/>
    <w:rsid w:val="00465FE8"/>
    <w:rsid w:val="004661CA"/>
    <w:rsid w:val="00466444"/>
    <w:rsid w:val="004666EA"/>
    <w:rsid w:val="004667E7"/>
    <w:rsid w:val="0046684F"/>
    <w:rsid w:val="00466CC6"/>
    <w:rsid w:val="00466D1F"/>
    <w:rsid w:val="00466F0A"/>
    <w:rsid w:val="00466F15"/>
    <w:rsid w:val="004672FC"/>
    <w:rsid w:val="0046737C"/>
    <w:rsid w:val="00467612"/>
    <w:rsid w:val="00467727"/>
    <w:rsid w:val="0046777E"/>
    <w:rsid w:val="00467BAD"/>
    <w:rsid w:val="00467C68"/>
    <w:rsid w:val="00467D50"/>
    <w:rsid w:val="00467F88"/>
    <w:rsid w:val="004701AD"/>
    <w:rsid w:val="0047024F"/>
    <w:rsid w:val="00470281"/>
    <w:rsid w:val="00470341"/>
    <w:rsid w:val="00470666"/>
    <w:rsid w:val="00470749"/>
    <w:rsid w:val="00470780"/>
    <w:rsid w:val="004707FB"/>
    <w:rsid w:val="0047083F"/>
    <w:rsid w:val="004708A6"/>
    <w:rsid w:val="00470922"/>
    <w:rsid w:val="00470996"/>
    <w:rsid w:val="004709D9"/>
    <w:rsid w:val="00470A09"/>
    <w:rsid w:val="00470A7B"/>
    <w:rsid w:val="00470BF8"/>
    <w:rsid w:val="00470E9D"/>
    <w:rsid w:val="00470ECC"/>
    <w:rsid w:val="00471357"/>
    <w:rsid w:val="0047169F"/>
    <w:rsid w:val="004718E4"/>
    <w:rsid w:val="00471920"/>
    <w:rsid w:val="00471B73"/>
    <w:rsid w:val="00471C67"/>
    <w:rsid w:val="0047201E"/>
    <w:rsid w:val="004721DF"/>
    <w:rsid w:val="0047224E"/>
    <w:rsid w:val="004724AD"/>
    <w:rsid w:val="0047252B"/>
    <w:rsid w:val="0047272B"/>
    <w:rsid w:val="004728BB"/>
    <w:rsid w:val="004729A4"/>
    <w:rsid w:val="0047320F"/>
    <w:rsid w:val="004732C7"/>
    <w:rsid w:val="00473422"/>
    <w:rsid w:val="00473896"/>
    <w:rsid w:val="00473A01"/>
    <w:rsid w:val="00473C1C"/>
    <w:rsid w:val="00473C42"/>
    <w:rsid w:val="00473E7E"/>
    <w:rsid w:val="00473ED7"/>
    <w:rsid w:val="0047407F"/>
    <w:rsid w:val="004743AB"/>
    <w:rsid w:val="00474684"/>
    <w:rsid w:val="004750FD"/>
    <w:rsid w:val="004753E3"/>
    <w:rsid w:val="00475917"/>
    <w:rsid w:val="004759B9"/>
    <w:rsid w:val="00475A22"/>
    <w:rsid w:val="00475BF1"/>
    <w:rsid w:val="00475CD1"/>
    <w:rsid w:val="00476104"/>
    <w:rsid w:val="00476591"/>
    <w:rsid w:val="00476952"/>
    <w:rsid w:val="004769E3"/>
    <w:rsid w:val="00476B9A"/>
    <w:rsid w:val="00477016"/>
    <w:rsid w:val="0047703C"/>
    <w:rsid w:val="00477221"/>
    <w:rsid w:val="004773AE"/>
    <w:rsid w:val="00477C1C"/>
    <w:rsid w:val="00477C67"/>
    <w:rsid w:val="00477D01"/>
    <w:rsid w:val="00477F48"/>
    <w:rsid w:val="0048011B"/>
    <w:rsid w:val="00480244"/>
    <w:rsid w:val="004803D0"/>
    <w:rsid w:val="00480440"/>
    <w:rsid w:val="004809C8"/>
    <w:rsid w:val="004812DE"/>
    <w:rsid w:val="004816A7"/>
    <w:rsid w:val="004817A5"/>
    <w:rsid w:val="00481918"/>
    <w:rsid w:val="004819EA"/>
    <w:rsid w:val="00481CBE"/>
    <w:rsid w:val="00481DEC"/>
    <w:rsid w:val="00481FEC"/>
    <w:rsid w:val="0048215A"/>
    <w:rsid w:val="00482331"/>
    <w:rsid w:val="00482336"/>
    <w:rsid w:val="004823D9"/>
    <w:rsid w:val="00482595"/>
    <w:rsid w:val="004825A1"/>
    <w:rsid w:val="0048275C"/>
    <w:rsid w:val="004829D8"/>
    <w:rsid w:val="00482B04"/>
    <w:rsid w:val="00482C74"/>
    <w:rsid w:val="00482EE4"/>
    <w:rsid w:val="00483165"/>
    <w:rsid w:val="004833FF"/>
    <w:rsid w:val="00483593"/>
    <w:rsid w:val="004838F9"/>
    <w:rsid w:val="00483A44"/>
    <w:rsid w:val="00483D74"/>
    <w:rsid w:val="00483DF8"/>
    <w:rsid w:val="00483F25"/>
    <w:rsid w:val="00483FA7"/>
    <w:rsid w:val="0048404E"/>
    <w:rsid w:val="0048420C"/>
    <w:rsid w:val="004842B0"/>
    <w:rsid w:val="004843DE"/>
    <w:rsid w:val="00484424"/>
    <w:rsid w:val="00484562"/>
    <w:rsid w:val="004845A7"/>
    <w:rsid w:val="004847EF"/>
    <w:rsid w:val="00484814"/>
    <w:rsid w:val="00484821"/>
    <w:rsid w:val="0048485A"/>
    <w:rsid w:val="004849C0"/>
    <w:rsid w:val="00484E62"/>
    <w:rsid w:val="00484F9C"/>
    <w:rsid w:val="00484FC9"/>
    <w:rsid w:val="00485066"/>
    <w:rsid w:val="004852B8"/>
    <w:rsid w:val="0048530E"/>
    <w:rsid w:val="00485324"/>
    <w:rsid w:val="00485470"/>
    <w:rsid w:val="00485489"/>
    <w:rsid w:val="0048562A"/>
    <w:rsid w:val="00485870"/>
    <w:rsid w:val="00485AB6"/>
    <w:rsid w:val="00485CE9"/>
    <w:rsid w:val="00485D00"/>
    <w:rsid w:val="00485D06"/>
    <w:rsid w:val="00485E8E"/>
    <w:rsid w:val="00485F46"/>
    <w:rsid w:val="0048646C"/>
    <w:rsid w:val="00486655"/>
    <w:rsid w:val="0048676A"/>
    <w:rsid w:val="00486982"/>
    <w:rsid w:val="00486D10"/>
    <w:rsid w:val="00486DA1"/>
    <w:rsid w:val="00486DC5"/>
    <w:rsid w:val="00486FAB"/>
    <w:rsid w:val="004873D1"/>
    <w:rsid w:val="00487529"/>
    <w:rsid w:val="004875AB"/>
    <w:rsid w:val="00487689"/>
    <w:rsid w:val="004877EA"/>
    <w:rsid w:val="00487983"/>
    <w:rsid w:val="00487AA3"/>
    <w:rsid w:val="00487AD1"/>
    <w:rsid w:val="00487DC0"/>
    <w:rsid w:val="00487F90"/>
    <w:rsid w:val="00490072"/>
    <w:rsid w:val="004900CA"/>
    <w:rsid w:val="00490870"/>
    <w:rsid w:val="004909AF"/>
    <w:rsid w:val="00490C25"/>
    <w:rsid w:val="00490E97"/>
    <w:rsid w:val="004911B6"/>
    <w:rsid w:val="00491700"/>
    <w:rsid w:val="00491721"/>
    <w:rsid w:val="00491840"/>
    <w:rsid w:val="004918E1"/>
    <w:rsid w:val="004919A9"/>
    <w:rsid w:val="00491A0E"/>
    <w:rsid w:val="00491AA0"/>
    <w:rsid w:val="00491C89"/>
    <w:rsid w:val="00491F7F"/>
    <w:rsid w:val="00492490"/>
    <w:rsid w:val="004925FF"/>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508E"/>
    <w:rsid w:val="0049517C"/>
    <w:rsid w:val="004951C1"/>
    <w:rsid w:val="00495502"/>
    <w:rsid w:val="00495616"/>
    <w:rsid w:val="00495801"/>
    <w:rsid w:val="00495A0F"/>
    <w:rsid w:val="00495C9B"/>
    <w:rsid w:val="00495FA4"/>
    <w:rsid w:val="004960E6"/>
    <w:rsid w:val="004960EB"/>
    <w:rsid w:val="004962AC"/>
    <w:rsid w:val="004963C5"/>
    <w:rsid w:val="004964C4"/>
    <w:rsid w:val="00496577"/>
    <w:rsid w:val="00496915"/>
    <w:rsid w:val="00496A61"/>
    <w:rsid w:val="00496F99"/>
    <w:rsid w:val="00497547"/>
    <w:rsid w:val="004975AF"/>
    <w:rsid w:val="0049771A"/>
    <w:rsid w:val="0049782A"/>
    <w:rsid w:val="004A04E7"/>
    <w:rsid w:val="004A0677"/>
    <w:rsid w:val="004A08D2"/>
    <w:rsid w:val="004A0CA1"/>
    <w:rsid w:val="004A0F8C"/>
    <w:rsid w:val="004A0FD4"/>
    <w:rsid w:val="004A12B5"/>
    <w:rsid w:val="004A1492"/>
    <w:rsid w:val="004A198C"/>
    <w:rsid w:val="004A1A85"/>
    <w:rsid w:val="004A1CB0"/>
    <w:rsid w:val="004A1D8E"/>
    <w:rsid w:val="004A2063"/>
    <w:rsid w:val="004A211F"/>
    <w:rsid w:val="004A2272"/>
    <w:rsid w:val="004A2393"/>
    <w:rsid w:val="004A248E"/>
    <w:rsid w:val="004A25BA"/>
    <w:rsid w:val="004A25EE"/>
    <w:rsid w:val="004A29BF"/>
    <w:rsid w:val="004A2BDE"/>
    <w:rsid w:val="004A2E87"/>
    <w:rsid w:val="004A2F01"/>
    <w:rsid w:val="004A3214"/>
    <w:rsid w:val="004A3C0B"/>
    <w:rsid w:val="004A3C80"/>
    <w:rsid w:val="004A3F9E"/>
    <w:rsid w:val="004A444C"/>
    <w:rsid w:val="004A44AA"/>
    <w:rsid w:val="004A46CB"/>
    <w:rsid w:val="004A4765"/>
    <w:rsid w:val="004A47E9"/>
    <w:rsid w:val="004A4816"/>
    <w:rsid w:val="004A4AF1"/>
    <w:rsid w:val="004A4C3D"/>
    <w:rsid w:val="004A4C3F"/>
    <w:rsid w:val="004A4E4A"/>
    <w:rsid w:val="004A4FE5"/>
    <w:rsid w:val="004A5386"/>
    <w:rsid w:val="004A539F"/>
    <w:rsid w:val="004A5513"/>
    <w:rsid w:val="004A55DF"/>
    <w:rsid w:val="004A560C"/>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B2"/>
    <w:rsid w:val="004A7247"/>
    <w:rsid w:val="004A7248"/>
    <w:rsid w:val="004A7289"/>
    <w:rsid w:val="004A72FF"/>
    <w:rsid w:val="004A7345"/>
    <w:rsid w:val="004A737B"/>
    <w:rsid w:val="004A738C"/>
    <w:rsid w:val="004A74A2"/>
    <w:rsid w:val="004A7550"/>
    <w:rsid w:val="004A7808"/>
    <w:rsid w:val="004A794F"/>
    <w:rsid w:val="004A7961"/>
    <w:rsid w:val="004A7C64"/>
    <w:rsid w:val="004A7E08"/>
    <w:rsid w:val="004B002E"/>
    <w:rsid w:val="004B0393"/>
    <w:rsid w:val="004B07B6"/>
    <w:rsid w:val="004B0939"/>
    <w:rsid w:val="004B0AA0"/>
    <w:rsid w:val="004B0D57"/>
    <w:rsid w:val="004B0D7F"/>
    <w:rsid w:val="004B0EEE"/>
    <w:rsid w:val="004B0FA4"/>
    <w:rsid w:val="004B10C1"/>
    <w:rsid w:val="004B1258"/>
    <w:rsid w:val="004B12E0"/>
    <w:rsid w:val="004B1327"/>
    <w:rsid w:val="004B17D8"/>
    <w:rsid w:val="004B1AA4"/>
    <w:rsid w:val="004B1C0B"/>
    <w:rsid w:val="004B1D6A"/>
    <w:rsid w:val="004B1E78"/>
    <w:rsid w:val="004B22B6"/>
    <w:rsid w:val="004B2415"/>
    <w:rsid w:val="004B2461"/>
    <w:rsid w:val="004B2570"/>
    <w:rsid w:val="004B2733"/>
    <w:rsid w:val="004B2880"/>
    <w:rsid w:val="004B2BA1"/>
    <w:rsid w:val="004B2C43"/>
    <w:rsid w:val="004B2D2E"/>
    <w:rsid w:val="004B301F"/>
    <w:rsid w:val="004B304E"/>
    <w:rsid w:val="004B305C"/>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995"/>
    <w:rsid w:val="004B49C4"/>
    <w:rsid w:val="004B4B7C"/>
    <w:rsid w:val="004B4C04"/>
    <w:rsid w:val="004B4CFA"/>
    <w:rsid w:val="004B4E1A"/>
    <w:rsid w:val="004B4E27"/>
    <w:rsid w:val="004B4FD7"/>
    <w:rsid w:val="004B503F"/>
    <w:rsid w:val="004B53C4"/>
    <w:rsid w:val="004B58C3"/>
    <w:rsid w:val="004B5AD7"/>
    <w:rsid w:val="004B6278"/>
    <w:rsid w:val="004B6318"/>
    <w:rsid w:val="004B6327"/>
    <w:rsid w:val="004B67A8"/>
    <w:rsid w:val="004B685C"/>
    <w:rsid w:val="004B68F4"/>
    <w:rsid w:val="004B6F1E"/>
    <w:rsid w:val="004B7249"/>
    <w:rsid w:val="004B7348"/>
    <w:rsid w:val="004B76E2"/>
    <w:rsid w:val="004B7E85"/>
    <w:rsid w:val="004B7EC8"/>
    <w:rsid w:val="004C033B"/>
    <w:rsid w:val="004C04A3"/>
    <w:rsid w:val="004C09FC"/>
    <w:rsid w:val="004C0B5F"/>
    <w:rsid w:val="004C0E8E"/>
    <w:rsid w:val="004C101F"/>
    <w:rsid w:val="004C18EC"/>
    <w:rsid w:val="004C19AF"/>
    <w:rsid w:val="004C1AA0"/>
    <w:rsid w:val="004C1B0D"/>
    <w:rsid w:val="004C1B54"/>
    <w:rsid w:val="004C1BCF"/>
    <w:rsid w:val="004C1D5B"/>
    <w:rsid w:val="004C1DB8"/>
    <w:rsid w:val="004C2004"/>
    <w:rsid w:val="004C2129"/>
    <w:rsid w:val="004C2227"/>
    <w:rsid w:val="004C2241"/>
    <w:rsid w:val="004C22BD"/>
    <w:rsid w:val="004C24A5"/>
    <w:rsid w:val="004C2563"/>
    <w:rsid w:val="004C2702"/>
    <w:rsid w:val="004C275D"/>
    <w:rsid w:val="004C28A3"/>
    <w:rsid w:val="004C2B99"/>
    <w:rsid w:val="004C2D40"/>
    <w:rsid w:val="004C2D52"/>
    <w:rsid w:val="004C33A5"/>
    <w:rsid w:val="004C33D2"/>
    <w:rsid w:val="004C36A5"/>
    <w:rsid w:val="004C3800"/>
    <w:rsid w:val="004C382D"/>
    <w:rsid w:val="004C3866"/>
    <w:rsid w:val="004C395B"/>
    <w:rsid w:val="004C399B"/>
    <w:rsid w:val="004C3B18"/>
    <w:rsid w:val="004C3FCB"/>
    <w:rsid w:val="004C4440"/>
    <w:rsid w:val="004C4573"/>
    <w:rsid w:val="004C46DE"/>
    <w:rsid w:val="004C4768"/>
    <w:rsid w:val="004C480B"/>
    <w:rsid w:val="004C4D2E"/>
    <w:rsid w:val="004C4D53"/>
    <w:rsid w:val="004C5018"/>
    <w:rsid w:val="004C537B"/>
    <w:rsid w:val="004C53A6"/>
    <w:rsid w:val="004C5A50"/>
    <w:rsid w:val="004C5AF4"/>
    <w:rsid w:val="004C5C3B"/>
    <w:rsid w:val="004C6085"/>
    <w:rsid w:val="004C62DB"/>
    <w:rsid w:val="004C67D9"/>
    <w:rsid w:val="004C68AD"/>
    <w:rsid w:val="004C69A9"/>
    <w:rsid w:val="004C6B0E"/>
    <w:rsid w:val="004C6B75"/>
    <w:rsid w:val="004C6C07"/>
    <w:rsid w:val="004C6DF3"/>
    <w:rsid w:val="004C71D9"/>
    <w:rsid w:val="004C71F8"/>
    <w:rsid w:val="004C736C"/>
    <w:rsid w:val="004C77BD"/>
    <w:rsid w:val="004C796E"/>
    <w:rsid w:val="004C7A2D"/>
    <w:rsid w:val="004C7B19"/>
    <w:rsid w:val="004C7CFD"/>
    <w:rsid w:val="004C7EC1"/>
    <w:rsid w:val="004C7F76"/>
    <w:rsid w:val="004D0039"/>
    <w:rsid w:val="004D00DF"/>
    <w:rsid w:val="004D0472"/>
    <w:rsid w:val="004D04AA"/>
    <w:rsid w:val="004D07CE"/>
    <w:rsid w:val="004D07EC"/>
    <w:rsid w:val="004D0850"/>
    <w:rsid w:val="004D0AF9"/>
    <w:rsid w:val="004D0B94"/>
    <w:rsid w:val="004D0BD0"/>
    <w:rsid w:val="004D0C1A"/>
    <w:rsid w:val="004D0D4A"/>
    <w:rsid w:val="004D0E9E"/>
    <w:rsid w:val="004D0F66"/>
    <w:rsid w:val="004D1061"/>
    <w:rsid w:val="004D12EF"/>
    <w:rsid w:val="004D12F5"/>
    <w:rsid w:val="004D13EE"/>
    <w:rsid w:val="004D146E"/>
    <w:rsid w:val="004D1505"/>
    <w:rsid w:val="004D1590"/>
    <w:rsid w:val="004D16ED"/>
    <w:rsid w:val="004D1BCB"/>
    <w:rsid w:val="004D1C84"/>
    <w:rsid w:val="004D1E6F"/>
    <w:rsid w:val="004D1F5B"/>
    <w:rsid w:val="004D2171"/>
    <w:rsid w:val="004D265B"/>
    <w:rsid w:val="004D26E0"/>
    <w:rsid w:val="004D289D"/>
    <w:rsid w:val="004D294D"/>
    <w:rsid w:val="004D319F"/>
    <w:rsid w:val="004D3455"/>
    <w:rsid w:val="004D3737"/>
    <w:rsid w:val="004D3986"/>
    <w:rsid w:val="004D39D7"/>
    <w:rsid w:val="004D3BDF"/>
    <w:rsid w:val="004D3C82"/>
    <w:rsid w:val="004D3CDD"/>
    <w:rsid w:val="004D3DF7"/>
    <w:rsid w:val="004D3F91"/>
    <w:rsid w:val="004D429F"/>
    <w:rsid w:val="004D44A5"/>
    <w:rsid w:val="004D4662"/>
    <w:rsid w:val="004D4772"/>
    <w:rsid w:val="004D4781"/>
    <w:rsid w:val="004D4950"/>
    <w:rsid w:val="004D497F"/>
    <w:rsid w:val="004D49C3"/>
    <w:rsid w:val="004D4B39"/>
    <w:rsid w:val="004D4EA8"/>
    <w:rsid w:val="004D4FAD"/>
    <w:rsid w:val="004D51E9"/>
    <w:rsid w:val="004D5218"/>
    <w:rsid w:val="004D5449"/>
    <w:rsid w:val="004D54A8"/>
    <w:rsid w:val="004D57F1"/>
    <w:rsid w:val="004D5891"/>
    <w:rsid w:val="004D5B39"/>
    <w:rsid w:val="004D5B52"/>
    <w:rsid w:val="004D6001"/>
    <w:rsid w:val="004D61D6"/>
    <w:rsid w:val="004D6228"/>
    <w:rsid w:val="004D6469"/>
    <w:rsid w:val="004D64B1"/>
    <w:rsid w:val="004D64FF"/>
    <w:rsid w:val="004D6772"/>
    <w:rsid w:val="004D683F"/>
    <w:rsid w:val="004D6868"/>
    <w:rsid w:val="004D6FC8"/>
    <w:rsid w:val="004D73AE"/>
    <w:rsid w:val="004D7543"/>
    <w:rsid w:val="004D77E0"/>
    <w:rsid w:val="004D781E"/>
    <w:rsid w:val="004D7890"/>
    <w:rsid w:val="004D7C32"/>
    <w:rsid w:val="004D7F09"/>
    <w:rsid w:val="004D7FF9"/>
    <w:rsid w:val="004E017D"/>
    <w:rsid w:val="004E01B1"/>
    <w:rsid w:val="004E020E"/>
    <w:rsid w:val="004E030E"/>
    <w:rsid w:val="004E0346"/>
    <w:rsid w:val="004E038C"/>
    <w:rsid w:val="004E0390"/>
    <w:rsid w:val="004E06BA"/>
    <w:rsid w:val="004E0ABF"/>
    <w:rsid w:val="004E1072"/>
    <w:rsid w:val="004E242D"/>
    <w:rsid w:val="004E2447"/>
    <w:rsid w:val="004E2455"/>
    <w:rsid w:val="004E2C30"/>
    <w:rsid w:val="004E2DA7"/>
    <w:rsid w:val="004E2F12"/>
    <w:rsid w:val="004E2F62"/>
    <w:rsid w:val="004E2FBC"/>
    <w:rsid w:val="004E325F"/>
    <w:rsid w:val="004E3437"/>
    <w:rsid w:val="004E38A1"/>
    <w:rsid w:val="004E3B94"/>
    <w:rsid w:val="004E3C7A"/>
    <w:rsid w:val="004E3E0D"/>
    <w:rsid w:val="004E3E90"/>
    <w:rsid w:val="004E3EFF"/>
    <w:rsid w:val="004E4A17"/>
    <w:rsid w:val="004E4D31"/>
    <w:rsid w:val="004E517A"/>
    <w:rsid w:val="004E544E"/>
    <w:rsid w:val="004E56AB"/>
    <w:rsid w:val="004E5733"/>
    <w:rsid w:val="004E5741"/>
    <w:rsid w:val="004E577B"/>
    <w:rsid w:val="004E5961"/>
    <w:rsid w:val="004E5C6E"/>
    <w:rsid w:val="004E5EC7"/>
    <w:rsid w:val="004E61C9"/>
    <w:rsid w:val="004E620A"/>
    <w:rsid w:val="004E6335"/>
    <w:rsid w:val="004E6343"/>
    <w:rsid w:val="004E63D7"/>
    <w:rsid w:val="004E64B9"/>
    <w:rsid w:val="004E691C"/>
    <w:rsid w:val="004E6981"/>
    <w:rsid w:val="004E69AF"/>
    <w:rsid w:val="004E69C3"/>
    <w:rsid w:val="004E69F4"/>
    <w:rsid w:val="004E6C9F"/>
    <w:rsid w:val="004E6CE0"/>
    <w:rsid w:val="004E6F06"/>
    <w:rsid w:val="004E70E9"/>
    <w:rsid w:val="004E71FE"/>
    <w:rsid w:val="004E721C"/>
    <w:rsid w:val="004E749C"/>
    <w:rsid w:val="004E74B3"/>
    <w:rsid w:val="004E759D"/>
    <w:rsid w:val="004E7BA3"/>
    <w:rsid w:val="004E7C36"/>
    <w:rsid w:val="004E7D59"/>
    <w:rsid w:val="004E7EA0"/>
    <w:rsid w:val="004E7F04"/>
    <w:rsid w:val="004F00C5"/>
    <w:rsid w:val="004F0201"/>
    <w:rsid w:val="004F022A"/>
    <w:rsid w:val="004F0686"/>
    <w:rsid w:val="004F0AA8"/>
    <w:rsid w:val="004F0B27"/>
    <w:rsid w:val="004F1027"/>
    <w:rsid w:val="004F1154"/>
    <w:rsid w:val="004F11C2"/>
    <w:rsid w:val="004F1219"/>
    <w:rsid w:val="004F1245"/>
    <w:rsid w:val="004F1514"/>
    <w:rsid w:val="004F17C9"/>
    <w:rsid w:val="004F180D"/>
    <w:rsid w:val="004F18D9"/>
    <w:rsid w:val="004F193A"/>
    <w:rsid w:val="004F2695"/>
    <w:rsid w:val="004F296E"/>
    <w:rsid w:val="004F3119"/>
    <w:rsid w:val="004F35AB"/>
    <w:rsid w:val="004F3657"/>
    <w:rsid w:val="004F37E5"/>
    <w:rsid w:val="004F3881"/>
    <w:rsid w:val="004F38BC"/>
    <w:rsid w:val="004F38FF"/>
    <w:rsid w:val="004F3923"/>
    <w:rsid w:val="004F3AB8"/>
    <w:rsid w:val="004F3ADC"/>
    <w:rsid w:val="004F4004"/>
    <w:rsid w:val="004F419E"/>
    <w:rsid w:val="004F425A"/>
    <w:rsid w:val="004F442B"/>
    <w:rsid w:val="004F4650"/>
    <w:rsid w:val="004F485F"/>
    <w:rsid w:val="004F490C"/>
    <w:rsid w:val="004F4B2B"/>
    <w:rsid w:val="004F4E42"/>
    <w:rsid w:val="004F504C"/>
    <w:rsid w:val="004F510A"/>
    <w:rsid w:val="004F53BE"/>
    <w:rsid w:val="004F562F"/>
    <w:rsid w:val="004F5B2B"/>
    <w:rsid w:val="004F5C33"/>
    <w:rsid w:val="004F5C54"/>
    <w:rsid w:val="004F5CC4"/>
    <w:rsid w:val="004F616F"/>
    <w:rsid w:val="004F62BB"/>
    <w:rsid w:val="004F66B9"/>
    <w:rsid w:val="004F681C"/>
    <w:rsid w:val="004F689C"/>
    <w:rsid w:val="004F68FD"/>
    <w:rsid w:val="004F69D4"/>
    <w:rsid w:val="004F6B2D"/>
    <w:rsid w:val="004F6BDC"/>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9AA"/>
    <w:rsid w:val="00500C2C"/>
    <w:rsid w:val="00500C40"/>
    <w:rsid w:val="00500CAA"/>
    <w:rsid w:val="00500D84"/>
    <w:rsid w:val="00500DE5"/>
    <w:rsid w:val="00501009"/>
    <w:rsid w:val="00501017"/>
    <w:rsid w:val="00501071"/>
    <w:rsid w:val="005017AC"/>
    <w:rsid w:val="00501CD0"/>
    <w:rsid w:val="00501E3E"/>
    <w:rsid w:val="00501ECF"/>
    <w:rsid w:val="00502027"/>
    <w:rsid w:val="00502140"/>
    <w:rsid w:val="00502237"/>
    <w:rsid w:val="00502410"/>
    <w:rsid w:val="005026EB"/>
    <w:rsid w:val="00502B66"/>
    <w:rsid w:val="00502B8C"/>
    <w:rsid w:val="00502CF7"/>
    <w:rsid w:val="00502DF1"/>
    <w:rsid w:val="00503146"/>
    <w:rsid w:val="00503440"/>
    <w:rsid w:val="0050372D"/>
    <w:rsid w:val="00503841"/>
    <w:rsid w:val="00503B2D"/>
    <w:rsid w:val="00503BE6"/>
    <w:rsid w:val="00503DA1"/>
    <w:rsid w:val="005041EB"/>
    <w:rsid w:val="0050423B"/>
    <w:rsid w:val="00504613"/>
    <w:rsid w:val="0050461A"/>
    <w:rsid w:val="00504914"/>
    <w:rsid w:val="00504BF1"/>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A84"/>
    <w:rsid w:val="00506D0F"/>
    <w:rsid w:val="0050708E"/>
    <w:rsid w:val="005070EB"/>
    <w:rsid w:val="0050731D"/>
    <w:rsid w:val="00507524"/>
    <w:rsid w:val="00507527"/>
    <w:rsid w:val="005076FF"/>
    <w:rsid w:val="0050799E"/>
    <w:rsid w:val="00507A7A"/>
    <w:rsid w:val="00507E8A"/>
    <w:rsid w:val="00510316"/>
    <w:rsid w:val="005105B0"/>
    <w:rsid w:val="005106B3"/>
    <w:rsid w:val="0051073C"/>
    <w:rsid w:val="0051092F"/>
    <w:rsid w:val="005109BA"/>
    <w:rsid w:val="005109FD"/>
    <w:rsid w:val="00510A63"/>
    <w:rsid w:val="00510BD5"/>
    <w:rsid w:val="00510F22"/>
    <w:rsid w:val="0051123C"/>
    <w:rsid w:val="005112D7"/>
    <w:rsid w:val="00511398"/>
    <w:rsid w:val="005113C7"/>
    <w:rsid w:val="00511794"/>
    <w:rsid w:val="0051199D"/>
    <w:rsid w:val="00511A74"/>
    <w:rsid w:val="00511AD2"/>
    <w:rsid w:val="00511BD3"/>
    <w:rsid w:val="00511E6E"/>
    <w:rsid w:val="00511E78"/>
    <w:rsid w:val="00511EB3"/>
    <w:rsid w:val="00512097"/>
    <w:rsid w:val="005120FD"/>
    <w:rsid w:val="00512183"/>
    <w:rsid w:val="0051255A"/>
    <w:rsid w:val="005125D8"/>
    <w:rsid w:val="0051288C"/>
    <w:rsid w:val="005129F7"/>
    <w:rsid w:val="00512C81"/>
    <w:rsid w:val="00512EFC"/>
    <w:rsid w:val="00512F6E"/>
    <w:rsid w:val="0051301F"/>
    <w:rsid w:val="00513187"/>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709"/>
    <w:rsid w:val="005147BB"/>
    <w:rsid w:val="00514B65"/>
    <w:rsid w:val="00514B6D"/>
    <w:rsid w:val="00514D3D"/>
    <w:rsid w:val="00514EE1"/>
    <w:rsid w:val="0051515C"/>
    <w:rsid w:val="00515192"/>
    <w:rsid w:val="0051535D"/>
    <w:rsid w:val="005156B2"/>
    <w:rsid w:val="005156E5"/>
    <w:rsid w:val="00515743"/>
    <w:rsid w:val="00515942"/>
    <w:rsid w:val="00515B09"/>
    <w:rsid w:val="00515E3B"/>
    <w:rsid w:val="00515FFC"/>
    <w:rsid w:val="005161FD"/>
    <w:rsid w:val="0051628E"/>
    <w:rsid w:val="00516922"/>
    <w:rsid w:val="005169F9"/>
    <w:rsid w:val="00517014"/>
    <w:rsid w:val="00517980"/>
    <w:rsid w:val="00517B8C"/>
    <w:rsid w:val="00517CEA"/>
    <w:rsid w:val="00520283"/>
    <w:rsid w:val="0052055A"/>
    <w:rsid w:val="00520560"/>
    <w:rsid w:val="0052056D"/>
    <w:rsid w:val="005206E4"/>
    <w:rsid w:val="00520932"/>
    <w:rsid w:val="00520937"/>
    <w:rsid w:val="0052099E"/>
    <w:rsid w:val="00520AB7"/>
    <w:rsid w:val="00520E3F"/>
    <w:rsid w:val="00520F44"/>
    <w:rsid w:val="00520FB2"/>
    <w:rsid w:val="00521164"/>
    <w:rsid w:val="005212F7"/>
    <w:rsid w:val="00521527"/>
    <w:rsid w:val="005217A8"/>
    <w:rsid w:val="00521824"/>
    <w:rsid w:val="00521908"/>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6E1"/>
    <w:rsid w:val="00523767"/>
    <w:rsid w:val="005239FF"/>
    <w:rsid w:val="00523AAA"/>
    <w:rsid w:val="00523B4A"/>
    <w:rsid w:val="00523B6D"/>
    <w:rsid w:val="00523DC8"/>
    <w:rsid w:val="00523E1F"/>
    <w:rsid w:val="005240C9"/>
    <w:rsid w:val="005242A5"/>
    <w:rsid w:val="005246C7"/>
    <w:rsid w:val="0052476F"/>
    <w:rsid w:val="00524964"/>
    <w:rsid w:val="00524AC2"/>
    <w:rsid w:val="005251AF"/>
    <w:rsid w:val="00525308"/>
    <w:rsid w:val="00525612"/>
    <w:rsid w:val="00525924"/>
    <w:rsid w:val="0052598A"/>
    <w:rsid w:val="005259F5"/>
    <w:rsid w:val="00525A8F"/>
    <w:rsid w:val="00525C0F"/>
    <w:rsid w:val="005261F6"/>
    <w:rsid w:val="005262C2"/>
    <w:rsid w:val="00526444"/>
    <w:rsid w:val="0052655B"/>
    <w:rsid w:val="00526592"/>
    <w:rsid w:val="005265F7"/>
    <w:rsid w:val="005267D1"/>
    <w:rsid w:val="00526925"/>
    <w:rsid w:val="00526BCB"/>
    <w:rsid w:val="00526CA8"/>
    <w:rsid w:val="00526D75"/>
    <w:rsid w:val="00526F45"/>
    <w:rsid w:val="00526F9D"/>
    <w:rsid w:val="00527330"/>
    <w:rsid w:val="00527614"/>
    <w:rsid w:val="005276A0"/>
    <w:rsid w:val="005278B6"/>
    <w:rsid w:val="00527A6C"/>
    <w:rsid w:val="00527AA6"/>
    <w:rsid w:val="00527B47"/>
    <w:rsid w:val="00527D31"/>
    <w:rsid w:val="005301F5"/>
    <w:rsid w:val="00530293"/>
    <w:rsid w:val="00530310"/>
    <w:rsid w:val="00530313"/>
    <w:rsid w:val="00530456"/>
    <w:rsid w:val="00530516"/>
    <w:rsid w:val="00530880"/>
    <w:rsid w:val="00530BC8"/>
    <w:rsid w:val="00530D84"/>
    <w:rsid w:val="00530FF9"/>
    <w:rsid w:val="005315E7"/>
    <w:rsid w:val="005318D7"/>
    <w:rsid w:val="005318F5"/>
    <w:rsid w:val="0053198F"/>
    <w:rsid w:val="00531B58"/>
    <w:rsid w:val="00531C34"/>
    <w:rsid w:val="0053201C"/>
    <w:rsid w:val="00532020"/>
    <w:rsid w:val="005320D1"/>
    <w:rsid w:val="00532105"/>
    <w:rsid w:val="00532969"/>
    <w:rsid w:val="00532A40"/>
    <w:rsid w:val="00532A44"/>
    <w:rsid w:val="00532A46"/>
    <w:rsid w:val="00532A5F"/>
    <w:rsid w:val="00532AAA"/>
    <w:rsid w:val="00532C5E"/>
    <w:rsid w:val="00532DCE"/>
    <w:rsid w:val="00533199"/>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DA2"/>
    <w:rsid w:val="00535365"/>
    <w:rsid w:val="005355B3"/>
    <w:rsid w:val="00535930"/>
    <w:rsid w:val="00535988"/>
    <w:rsid w:val="00535CAA"/>
    <w:rsid w:val="00535CD3"/>
    <w:rsid w:val="00535DFB"/>
    <w:rsid w:val="00535FDE"/>
    <w:rsid w:val="00536327"/>
    <w:rsid w:val="00536507"/>
    <w:rsid w:val="00536542"/>
    <w:rsid w:val="00536DEE"/>
    <w:rsid w:val="00536EA4"/>
    <w:rsid w:val="00536F35"/>
    <w:rsid w:val="00536FC7"/>
    <w:rsid w:val="005370B6"/>
    <w:rsid w:val="005372FB"/>
    <w:rsid w:val="0053731B"/>
    <w:rsid w:val="00537337"/>
    <w:rsid w:val="005373BC"/>
    <w:rsid w:val="00537649"/>
    <w:rsid w:val="00537826"/>
    <w:rsid w:val="00537A16"/>
    <w:rsid w:val="00537D87"/>
    <w:rsid w:val="00537DB5"/>
    <w:rsid w:val="00537F1E"/>
    <w:rsid w:val="0054019B"/>
    <w:rsid w:val="005401E9"/>
    <w:rsid w:val="005402E2"/>
    <w:rsid w:val="005402EB"/>
    <w:rsid w:val="005403D9"/>
    <w:rsid w:val="005405B6"/>
    <w:rsid w:val="005405C6"/>
    <w:rsid w:val="005405D0"/>
    <w:rsid w:val="00540874"/>
    <w:rsid w:val="005408B6"/>
    <w:rsid w:val="005409AD"/>
    <w:rsid w:val="00540EC7"/>
    <w:rsid w:val="005412D1"/>
    <w:rsid w:val="005415DA"/>
    <w:rsid w:val="005415EF"/>
    <w:rsid w:val="005416BE"/>
    <w:rsid w:val="0054189B"/>
    <w:rsid w:val="00541A81"/>
    <w:rsid w:val="00541D2A"/>
    <w:rsid w:val="00541F49"/>
    <w:rsid w:val="00542394"/>
    <w:rsid w:val="005423B3"/>
    <w:rsid w:val="0054266C"/>
    <w:rsid w:val="005426A0"/>
    <w:rsid w:val="0054271B"/>
    <w:rsid w:val="005427AA"/>
    <w:rsid w:val="005428F1"/>
    <w:rsid w:val="00542DD9"/>
    <w:rsid w:val="00542E66"/>
    <w:rsid w:val="00542F72"/>
    <w:rsid w:val="005431A7"/>
    <w:rsid w:val="0054331E"/>
    <w:rsid w:val="005434CF"/>
    <w:rsid w:val="005439F8"/>
    <w:rsid w:val="00543C55"/>
    <w:rsid w:val="00543E6D"/>
    <w:rsid w:val="00543F18"/>
    <w:rsid w:val="0054441E"/>
    <w:rsid w:val="005444A8"/>
    <w:rsid w:val="00544652"/>
    <w:rsid w:val="00544780"/>
    <w:rsid w:val="00544BB8"/>
    <w:rsid w:val="00544DD9"/>
    <w:rsid w:val="00545303"/>
    <w:rsid w:val="00545451"/>
    <w:rsid w:val="00545507"/>
    <w:rsid w:val="00545D07"/>
    <w:rsid w:val="00545D6C"/>
    <w:rsid w:val="00545D89"/>
    <w:rsid w:val="005461D9"/>
    <w:rsid w:val="0054637A"/>
    <w:rsid w:val="0054639C"/>
    <w:rsid w:val="00546473"/>
    <w:rsid w:val="005464A4"/>
    <w:rsid w:val="00546892"/>
    <w:rsid w:val="00546982"/>
    <w:rsid w:val="005469E6"/>
    <w:rsid w:val="00546CD4"/>
    <w:rsid w:val="00546D4B"/>
    <w:rsid w:val="00546DED"/>
    <w:rsid w:val="00547057"/>
    <w:rsid w:val="005471D2"/>
    <w:rsid w:val="005471D8"/>
    <w:rsid w:val="005476AD"/>
    <w:rsid w:val="00547A12"/>
    <w:rsid w:val="00547AE3"/>
    <w:rsid w:val="00547C95"/>
    <w:rsid w:val="00547F11"/>
    <w:rsid w:val="0055041D"/>
    <w:rsid w:val="00550941"/>
    <w:rsid w:val="00550A14"/>
    <w:rsid w:val="00550C84"/>
    <w:rsid w:val="00550CE6"/>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F3"/>
    <w:rsid w:val="0055283B"/>
    <w:rsid w:val="00552C7A"/>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F64"/>
    <w:rsid w:val="0055421C"/>
    <w:rsid w:val="00554380"/>
    <w:rsid w:val="00554493"/>
    <w:rsid w:val="0055451B"/>
    <w:rsid w:val="00554567"/>
    <w:rsid w:val="0055466C"/>
    <w:rsid w:val="00554793"/>
    <w:rsid w:val="005549D4"/>
    <w:rsid w:val="00554C0D"/>
    <w:rsid w:val="00554EC3"/>
    <w:rsid w:val="00554F3A"/>
    <w:rsid w:val="00554FB9"/>
    <w:rsid w:val="00554FFD"/>
    <w:rsid w:val="0055502A"/>
    <w:rsid w:val="005551EA"/>
    <w:rsid w:val="00555234"/>
    <w:rsid w:val="00555382"/>
    <w:rsid w:val="00555805"/>
    <w:rsid w:val="00555849"/>
    <w:rsid w:val="005559A1"/>
    <w:rsid w:val="00555A07"/>
    <w:rsid w:val="00555B79"/>
    <w:rsid w:val="00555EFB"/>
    <w:rsid w:val="005561C0"/>
    <w:rsid w:val="00556568"/>
    <w:rsid w:val="00556582"/>
    <w:rsid w:val="0055695F"/>
    <w:rsid w:val="00556DB4"/>
    <w:rsid w:val="00556EC1"/>
    <w:rsid w:val="00556FE1"/>
    <w:rsid w:val="00557688"/>
    <w:rsid w:val="00557ACC"/>
    <w:rsid w:val="00560042"/>
    <w:rsid w:val="00560180"/>
    <w:rsid w:val="005601EC"/>
    <w:rsid w:val="0056033C"/>
    <w:rsid w:val="005603AE"/>
    <w:rsid w:val="005604FE"/>
    <w:rsid w:val="00560505"/>
    <w:rsid w:val="0056050E"/>
    <w:rsid w:val="00560610"/>
    <w:rsid w:val="00560CBE"/>
    <w:rsid w:val="00560D29"/>
    <w:rsid w:val="00560EB4"/>
    <w:rsid w:val="005610B3"/>
    <w:rsid w:val="0056179C"/>
    <w:rsid w:val="005617EF"/>
    <w:rsid w:val="0056184A"/>
    <w:rsid w:val="00561BD5"/>
    <w:rsid w:val="00561D69"/>
    <w:rsid w:val="00561E9F"/>
    <w:rsid w:val="00562001"/>
    <w:rsid w:val="00562AC4"/>
    <w:rsid w:val="00562CA0"/>
    <w:rsid w:val="00562DE4"/>
    <w:rsid w:val="00562DF0"/>
    <w:rsid w:val="00562EC0"/>
    <w:rsid w:val="00562F35"/>
    <w:rsid w:val="005632E5"/>
    <w:rsid w:val="0056330C"/>
    <w:rsid w:val="00563490"/>
    <w:rsid w:val="00563503"/>
    <w:rsid w:val="00563535"/>
    <w:rsid w:val="005636EB"/>
    <w:rsid w:val="005637B9"/>
    <w:rsid w:val="00563858"/>
    <w:rsid w:val="00563882"/>
    <w:rsid w:val="00563B06"/>
    <w:rsid w:val="00563C0B"/>
    <w:rsid w:val="00563CDD"/>
    <w:rsid w:val="00563F5A"/>
    <w:rsid w:val="00563FA3"/>
    <w:rsid w:val="00563FC4"/>
    <w:rsid w:val="00564001"/>
    <w:rsid w:val="0056426D"/>
    <w:rsid w:val="005642DA"/>
    <w:rsid w:val="005643A1"/>
    <w:rsid w:val="0056457D"/>
    <w:rsid w:val="00564713"/>
    <w:rsid w:val="00564831"/>
    <w:rsid w:val="00564A9A"/>
    <w:rsid w:val="00564B85"/>
    <w:rsid w:val="005653D8"/>
    <w:rsid w:val="005656B0"/>
    <w:rsid w:val="0056597E"/>
    <w:rsid w:val="00566614"/>
    <w:rsid w:val="0056684C"/>
    <w:rsid w:val="0056689F"/>
    <w:rsid w:val="005668F9"/>
    <w:rsid w:val="005669EE"/>
    <w:rsid w:val="00566B3D"/>
    <w:rsid w:val="00566F04"/>
    <w:rsid w:val="0056705E"/>
    <w:rsid w:val="005672FA"/>
    <w:rsid w:val="00567591"/>
    <w:rsid w:val="005675D4"/>
    <w:rsid w:val="00567BD7"/>
    <w:rsid w:val="00567C4E"/>
    <w:rsid w:val="00567C70"/>
    <w:rsid w:val="00567F56"/>
    <w:rsid w:val="00570011"/>
    <w:rsid w:val="005702A7"/>
    <w:rsid w:val="0057038E"/>
    <w:rsid w:val="005707A8"/>
    <w:rsid w:val="005708CB"/>
    <w:rsid w:val="0057090B"/>
    <w:rsid w:val="00570A9B"/>
    <w:rsid w:val="00570AE4"/>
    <w:rsid w:val="00570AFF"/>
    <w:rsid w:val="00570E79"/>
    <w:rsid w:val="00571005"/>
    <w:rsid w:val="00571163"/>
    <w:rsid w:val="0057127F"/>
    <w:rsid w:val="0057152F"/>
    <w:rsid w:val="00571681"/>
    <w:rsid w:val="0057178C"/>
    <w:rsid w:val="00571BBF"/>
    <w:rsid w:val="00571E11"/>
    <w:rsid w:val="00571F6A"/>
    <w:rsid w:val="0057206D"/>
    <w:rsid w:val="0057229E"/>
    <w:rsid w:val="00572416"/>
    <w:rsid w:val="00572736"/>
    <w:rsid w:val="005729C6"/>
    <w:rsid w:val="00572B1A"/>
    <w:rsid w:val="00572F7E"/>
    <w:rsid w:val="00573043"/>
    <w:rsid w:val="00573062"/>
    <w:rsid w:val="0057311C"/>
    <w:rsid w:val="00573236"/>
    <w:rsid w:val="00573759"/>
    <w:rsid w:val="00573869"/>
    <w:rsid w:val="0057397E"/>
    <w:rsid w:val="00573B46"/>
    <w:rsid w:val="00573B7F"/>
    <w:rsid w:val="00573D21"/>
    <w:rsid w:val="00573F9B"/>
    <w:rsid w:val="005740A2"/>
    <w:rsid w:val="00574774"/>
    <w:rsid w:val="005748C7"/>
    <w:rsid w:val="0057496C"/>
    <w:rsid w:val="00574BBC"/>
    <w:rsid w:val="00574D0C"/>
    <w:rsid w:val="005750ED"/>
    <w:rsid w:val="0057529B"/>
    <w:rsid w:val="005756BF"/>
    <w:rsid w:val="00575831"/>
    <w:rsid w:val="0057590E"/>
    <w:rsid w:val="00575EF1"/>
    <w:rsid w:val="0057636D"/>
    <w:rsid w:val="00576460"/>
    <w:rsid w:val="005764C1"/>
    <w:rsid w:val="005766A2"/>
    <w:rsid w:val="00576889"/>
    <w:rsid w:val="00576F30"/>
    <w:rsid w:val="00577467"/>
    <w:rsid w:val="00577513"/>
    <w:rsid w:val="00577524"/>
    <w:rsid w:val="00577758"/>
    <w:rsid w:val="0057776F"/>
    <w:rsid w:val="00577820"/>
    <w:rsid w:val="00577982"/>
    <w:rsid w:val="00577DA4"/>
    <w:rsid w:val="005804E8"/>
    <w:rsid w:val="0058068E"/>
    <w:rsid w:val="0058080B"/>
    <w:rsid w:val="0058083A"/>
    <w:rsid w:val="005809AE"/>
    <w:rsid w:val="00580A2D"/>
    <w:rsid w:val="00580A7A"/>
    <w:rsid w:val="00580B25"/>
    <w:rsid w:val="00580E93"/>
    <w:rsid w:val="00580FD1"/>
    <w:rsid w:val="005810D3"/>
    <w:rsid w:val="0058111E"/>
    <w:rsid w:val="0058166B"/>
    <w:rsid w:val="00581799"/>
    <w:rsid w:val="00581B20"/>
    <w:rsid w:val="00581CF3"/>
    <w:rsid w:val="00581F76"/>
    <w:rsid w:val="0058235C"/>
    <w:rsid w:val="0058242F"/>
    <w:rsid w:val="00582570"/>
    <w:rsid w:val="005829B6"/>
    <w:rsid w:val="00582A22"/>
    <w:rsid w:val="00582BCD"/>
    <w:rsid w:val="00582D18"/>
    <w:rsid w:val="00582DBF"/>
    <w:rsid w:val="00582DCC"/>
    <w:rsid w:val="00582F50"/>
    <w:rsid w:val="00583202"/>
    <w:rsid w:val="0058325F"/>
    <w:rsid w:val="00583752"/>
    <w:rsid w:val="005838EA"/>
    <w:rsid w:val="005839C4"/>
    <w:rsid w:val="00583A9D"/>
    <w:rsid w:val="0058452B"/>
    <w:rsid w:val="00584586"/>
    <w:rsid w:val="00584AE9"/>
    <w:rsid w:val="00584BC0"/>
    <w:rsid w:val="00584E91"/>
    <w:rsid w:val="00584F89"/>
    <w:rsid w:val="005853CB"/>
    <w:rsid w:val="005854DA"/>
    <w:rsid w:val="0058551B"/>
    <w:rsid w:val="00585756"/>
    <w:rsid w:val="005858B2"/>
    <w:rsid w:val="005859A5"/>
    <w:rsid w:val="00585A64"/>
    <w:rsid w:val="005860AE"/>
    <w:rsid w:val="00586226"/>
    <w:rsid w:val="005862ED"/>
    <w:rsid w:val="0058632F"/>
    <w:rsid w:val="00586446"/>
    <w:rsid w:val="0058654B"/>
    <w:rsid w:val="0058686F"/>
    <w:rsid w:val="0058698A"/>
    <w:rsid w:val="00586A5F"/>
    <w:rsid w:val="00586BF2"/>
    <w:rsid w:val="00586DE8"/>
    <w:rsid w:val="005870FD"/>
    <w:rsid w:val="0058714B"/>
    <w:rsid w:val="005871FB"/>
    <w:rsid w:val="0058740D"/>
    <w:rsid w:val="00587466"/>
    <w:rsid w:val="005874EA"/>
    <w:rsid w:val="00587649"/>
    <w:rsid w:val="005877F7"/>
    <w:rsid w:val="00587883"/>
    <w:rsid w:val="005878D2"/>
    <w:rsid w:val="00587961"/>
    <w:rsid w:val="00587AEC"/>
    <w:rsid w:val="00587CA9"/>
    <w:rsid w:val="00587DEF"/>
    <w:rsid w:val="00587E37"/>
    <w:rsid w:val="00587E6F"/>
    <w:rsid w:val="005906EC"/>
    <w:rsid w:val="0059084A"/>
    <w:rsid w:val="00590ACD"/>
    <w:rsid w:val="00590DCF"/>
    <w:rsid w:val="00590E69"/>
    <w:rsid w:val="00591055"/>
    <w:rsid w:val="005915D0"/>
    <w:rsid w:val="00591669"/>
    <w:rsid w:val="0059171C"/>
    <w:rsid w:val="00591A4D"/>
    <w:rsid w:val="00591C91"/>
    <w:rsid w:val="00591E81"/>
    <w:rsid w:val="00592049"/>
    <w:rsid w:val="005924FF"/>
    <w:rsid w:val="00592585"/>
    <w:rsid w:val="005928C6"/>
    <w:rsid w:val="00592B46"/>
    <w:rsid w:val="00592C6C"/>
    <w:rsid w:val="00592D3E"/>
    <w:rsid w:val="00592D67"/>
    <w:rsid w:val="00592DAB"/>
    <w:rsid w:val="00592E5E"/>
    <w:rsid w:val="00592ECA"/>
    <w:rsid w:val="00592F90"/>
    <w:rsid w:val="005930AD"/>
    <w:rsid w:val="005930C2"/>
    <w:rsid w:val="00593583"/>
    <w:rsid w:val="005935BD"/>
    <w:rsid w:val="00593604"/>
    <w:rsid w:val="005936AE"/>
    <w:rsid w:val="005937B3"/>
    <w:rsid w:val="00593F78"/>
    <w:rsid w:val="0059407F"/>
    <w:rsid w:val="00594362"/>
    <w:rsid w:val="00594840"/>
    <w:rsid w:val="0059485D"/>
    <w:rsid w:val="005948B0"/>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F1A"/>
    <w:rsid w:val="00596F7A"/>
    <w:rsid w:val="0059726B"/>
    <w:rsid w:val="005972D8"/>
    <w:rsid w:val="0059733A"/>
    <w:rsid w:val="00597597"/>
    <w:rsid w:val="00597913"/>
    <w:rsid w:val="00597AE9"/>
    <w:rsid w:val="00597C1B"/>
    <w:rsid w:val="005A0144"/>
    <w:rsid w:val="005A02DD"/>
    <w:rsid w:val="005A034D"/>
    <w:rsid w:val="005A040C"/>
    <w:rsid w:val="005A077A"/>
    <w:rsid w:val="005A077E"/>
    <w:rsid w:val="005A07E7"/>
    <w:rsid w:val="005A08CA"/>
    <w:rsid w:val="005A0BDD"/>
    <w:rsid w:val="005A0C4A"/>
    <w:rsid w:val="005A0CF2"/>
    <w:rsid w:val="005A0F90"/>
    <w:rsid w:val="005A0FD4"/>
    <w:rsid w:val="005A1220"/>
    <w:rsid w:val="005A17D3"/>
    <w:rsid w:val="005A1B48"/>
    <w:rsid w:val="005A1D91"/>
    <w:rsid w:val="005A1DE1"/>
    <w:rsid w:val="005A1DFD"/>
    <w:rsid w:val="005A2346"/>
    <w:rsid w:val="005A262F"/>
    <w:rsid w:val="005A2955"/>
    <w:rsid w:val="005A2C1F"/>
    <w:rsid w:val="005A2E87"/>
    <w:rsid w:val="005A3123"/>
    <w:rsid w:val="005A34FD"/>
    <w:rsid w:val="005A3852"/>
    <w:rsid w:val="005A3AA0"/>
    <w:rsid w:val="005A3B67"/>
    <w:rsid w:val="005A3BC0"/>
    <w:rsid w:val="005A3C63"/>
    <w:rsid w:val="005A3CC8"/>
    <w:rsid w:val="005A4056"/>
    <w:rsid w:val="005A405C"/>
    <w:rsid w:val="005A4122"/>
    <w:rsid w:val="005A4373"/>
    <w:rsid w:val="005A45F0"/>
    <w:rsid w:val="005A478C"/>
    <w:rsid w:val="005A47A5"/>
    <w:rsid w:val="005A48C2"/>
    <w:rsid w:val="005A4CDA"/>
    <w:rsid w:val="005A4E18"/>
    <w:rsid w:val="005A4FC8"/>
    <w:rsid w:val="005A5271"/>
    <w:rsid w:val="005A56A4"/>
    <w:rsid w:val="005A5CE7"/>
    <w:rsid w:val="005A5EA5"/>
    <w:rsid w:val="005A5ECC"/>
    <w:rsid w:val="005A6081"/>
    <w:rsid w:val="005A60D1"/>
    <w:rsid w:val="005A63EC"/>
    <w:rsid w:val="005A6760"/>
    <w:rsid w:val="005A67D5"/>
    <w:rsid w:val="005A6B32"/>
    <w:rsid w:val="005A6E00"/>
    <w:rsid w:val="005A7263"/>
    <w:rsid w:val="005A7396"/>
    <w:rsid w:val="005A741B"/>
    <w:rsid w:val="005A74D4"/>
    <w:rsid w:val="005A77A5"/>
    <w:rsid w:val="005A7A2C"/>
    <w:rsid w:val="005A7AF5"/>
    <w:rsid w:val="005A7FE8"/>
    <w:rsid w:val="005B0040"/>
    <w:rsid w:val="005B01D9"/>
    <w:rsid w:val="005B02DD"/>
    <w:rsid w:val="005B0844"/>
    <w:rsid w:val="005B085F"/>
    <w:rsid w:val="005B099B"/>
    <w:rsid w:val="005B09AC"/>
    <w:rsid w:val="005B1002"/>
    <w:rsid w:val="005B16C3"/>
    <w:rsid w:val="005B1787"/>
    <w:rsid w:val="005B1C6C"/>
    <w:rsid w:val="005B1D5C"/>
    <w:rsid w:val="005B1DFD"/>
    <w:rsid w:val="005B1ECF"/>
    <w:rsid w:val="005B20AE"/>
    <w:rsid w:val="005B28CC"/>
    <w:rsid w:val="005B2962"/>
    <w:rsid w:val="005B2A96"/>
    <w:rsid w:val="005B2BE5"/>
    <w:rsid w:val="005B2E22"/>
    <w:rsid w:val="005B2EF0"/>
    <w:rsid w:val="005B2F56"/>
    <w:rsid w:val="005B30CE"/>
    <w:rsid w:val="005B32FB"/>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DB"/>
    <w:rsid w:val="005B57A3"/>
    <w:rsid w:val="005B5999"/>
    <w:rsid w:val="005B5BAF"/>
    <w:rsid w:val="005B5D93"/>
    <w:rsid w:val="005B5DC1"/>
    <w:rsid w:val="005B5F30"/>
    <w:rsid w:val="005B6103"/>
    <w:rsid w:val="005B6386"/>
    <w:rsid w:val="005B6398"/>
    <w:rsid w:val="005B685E"/>
    <w:rsid w:val="005B6C07"/>
    <w:rsid w:val="005B6E65"/>
    <w:rsid w:val="005B7025"/>
    <w:rsid w:val="005B70FF"/>
    <w:rsid w:val="005B7103"/>
    <w:rsid w:val="005B7193"/>
    <w:rsid w:val="005B7355"/>
    <w:rsid w:val="005B79A4"/>
    <w:rsid w:val="005B79F4"/>
    <w:rsid w:val="005B7ADB"/>
    <w:rsid w:val="005B7E0F"/>
    <w:rsid w:val="005B7F7C"/>
    <w:rsid w:val="005B7F83"/>
    <w:rsid w:val="005C0061"/>
    <w:rsid w:val="005C01F5"/>
    <w:rsid w:val="005C0237"/>
    <w:rsid w:val="005C05B9"/>
    <w:rsid w:val="005C07AF"/>
    <w:rsid w:val="005C0837"/>
    <w:rsid w:val="005C0B5B"/>
    <w:rsid w:val="005C0D35"/>
    <w:rsid w:val="005C0F67"/>
    <w:rsid w:val="005C0FC5"/>
    <w:rsid w:val="005C121A"/>
    <w:rsid w:val="005C1453"/>
    <w:rsid w:val="005C152D"/>
    <w:rsid w:val="005C1571"/>
    <w:rsid w:val="005C15C7"/>
    <w:rsid w:val="005C1683"/>
    <w:rsid w:val="005C180C"/>
    <w:rsid w:val="005C19E5"/>
    <w:rsid w:val="005C1AC9"/>
    <w:rsid w:val="005C1CAD"/>
    <w:rsid w:val="005C1E92"/>
    <w:rsid w:val="005C1F67"/>
    <w:rsid w:val="005C1F8A"/>
    <w:rsid w:val="005C2177"/>
    <w:rsid w:val="005C2535"/>
    <w:rsid w:val="005C3527"/>
    <w:rsid w:val="005C353F"/>
    <w:rsid w:val="005C3553"/>
    <w:rsid w:val="005C36C4"/>
    <w:rsid w:val="005C39C7"/>
    <w:rsid w:val="005C39F3"/>
    <w:rsid w:val="005C3A89"/>
    <w:rsid w:val="005C3BC8"/>
    <w:rsid w:val="005C3CC9"/>
    <w:rsid w:val="005C3D65"/>
    <w:rsid w:val="005C3E2A"/>
    <w:rsid w:val="005C3ED5"/>
    <w:rsid w:val="005C3F7E"/>
    <w:rsid w:val="005C3FF8"/>
    <w:rsid w:val="005C4448"/>
    <w:rsid w:val="005C46CC"/>
    <w:rsid w:val="005C4869"/>
    <w:rsid w:val="005C48E4"/>
    <w:rsid w:val="005C4946"/>
    <w:rsid w:val="005C4A79"/>
    <w:rsid w:val="005C4C4C"/>
    <w:rsid w:val="005C4D02"/>
    <w:rsid w:val="005C518A"/>
    <w:rsid w:val="005C534E"/>
    <w:rsid w:val="005C5C41"/>
    <w:rsid w:val="005C5E86"/>
    <w:rsid w:val="005C5F1B"/>
    <w:rsid w:val="005C60B6"/>
    <w:rsid w:val="005C619D"/>
    <w:rsid w:val="005C623A"/>
    <w:rsid w:val="005C6313"/>
    <w:rsid w:val="005C637A"/>
    <w:rsid w:val="005C643F"/>
    <w:rsid w:val="005C65B5"/>
    <w:rsid w:val="005C6690"/>
    <w:rsid w:val="005C670D"/>
    <w:rsid w:val="005C6919"/>
    <w:rsid w:val="005C6962"/>
    <w:rsid w:val="005C6AD7"/>
    <w:rsid w:val="005C6CB9"/>
    <w:rsid w:val="005C6E30"/>
    <w:rsid w:val="005C6F44"/>
    <w:rsid w:val="005C72A8"/>
    <w:rsid w:val="005C7956"/>
    <w:rsid w:val="005C7AE3"/>
    <w:rsid w:val="005C7CD4"/>
    <w:rsid w:val="005C7D3B"/>
    <w:rsid w:val="005C7ECB"/>
    <w:rsid w:val="005D027C"/>
    <w:rsid w:val="005D027D"/>
    <w:rsid w:val="005D0302"/>
    <w:rsid w:val="005D0330"/>
    <w:rsid w:val="005D0374"/>
    <w:rsid w:val="005D03D7"/>
    <w:rsid w:val="005D04BF"/>
    <w:rsid w:val="005D0573"/>
    <w:rsid w:val="005D0612"/>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328"/>
    <w:rsid w:val="005D2365"/>
    <w:rsid w:val="005D2515"/>
    <w:rsid w:val="005D27A4"/>
    <w:rsid w:val="005D2AD7"/>
    <w:rsid w:val="005D2C54"/>
    <w:rsid w:val="005D2E14"/>
    <w:rsid w:val="005D2F31"/>
    <w:rsid w:val="005D3138"/>
    <w:rsid w:val="005D3292"/>
    <w:rsid w:val="005D33A7"/>
    <w:rsid w:val="005D3832"/>
    <w:rsid w:val="005D39E1"/>
    <w:rsid w:val="005D3A13"/>
    <w:rsid w:val="005D3B31"/>
    <w:rsid w:val="005D3DB6"/>
    <w:rsid w:val="005D3DFF"/>
    <w:rsid w:val="005D3ECC"/>
    <w:rsid w:val="005D3F82"/>
    <w:rsid w:val="005D4000"/>
    <w:rsid w:val="005D40ED"/>
    <w:rsid w:val="005D41F6"/>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8F"/>
    <w:rsid w:val="005D62AC"/>
    <w:rsid w:val="005D62C0"/>
    <w:rsid w:val="005D6374"/>
    <w:rsid w:val="005D63A6"/>
    <w:rsid w:val="005D63B8"/>
    <w:rsid w:val="005D65BF"/>
    <w:rsid w:val="005D65C5"/>
    <w:rsid w:val="005D7313"/>
    <w:rsid w:val="005D734B"/>
    <w:rsid w:val="005D7379"/>
    <w:rsid w:val="005D73BE"/>
    <w:rsid w:val="005D7524"/>
    <w:rsid w:val="005D76AC"/>
    <w:rsid w:val="005D793E"/>
    <w:rsid w:val="005D7EC9"/>
    <w:rsid w:val="005D7FB0"/>
    <w:rsid w:val="005E0054"/>
    <w:rsid w:val="005E0345"/>
    <w:rsid w:val="005E0350"/>
    <w:rsid w:val="005E03FB"/>
    <w:rsid w:val="005E04E4"/>
    <w:rsid w:val="005E05DE"/>
    <w:rsid w:val="005E0E93"/>
    <w:rsid w:val="005E0F7B"/>
    <w:rsid w:val="005E10D9"/>
    <w:rsid w:val="005E1252"/>
    <w:rsid w:val="005E145D"/>
    <w:rsid w:val="005E1C71"/>
    <w:rsid w:val="005E1CE3"/>
    <w:rsid w:val="005E1D92"/>
    <w:rsid w:val="005E2023"/>
    <w:rsid w:val="005E2159"/>
    <w:rsid w:val="005E2208"/>
    <w:rsid w:val="005E26A6"/>
    <w:rsid w:val="005E2703"/>
    <w:rsid w:val="005E290E"/>
    <w:rsid w:val="005E2A34"/>
    <w:rsid w:val="005E2BBB"/>
    <w:rsid w:val="005E2E9E"/>
    <w:rsid w:val="005E2FBB"/>
    <w:rsid w:val="005E30B6"/>
    <w:rsid w:val="005E3447"/>
    <w:rsid w:val="005E37A4"/>
    <w:rsid w:val="005E38CF"/>
    <w:rsid w:val="005E3A82"/>
    <w:rsid w:val="005E3D2F"/>
    <w:rsid w:val="005E3DC8"/>
    <w:rsid w:val="005E4486"/>
    <w:rsid w:val="005E44AA"/>
    <w:rsid w:val="005E4554"/>
    <w:rsid w:val="005E45D7"/>
    <w:rsid w:val="005E49E5"/>
    <w:rsid w:val="005E4A39"/>
    <w:rsid w:val="005E4AC8"/>
    <w:rsid w:val="005E4E0E"/>
    <w:rsid w:val="005E4E9C"/>
    <w:rsid w:val="005E4EC6"/>
    <w:rsid w:val="005E5176"/>
    <w:rsid w:val="005E51A8"/>
    <w:rsid w:val="005E520B"/>
    <w:rsid w:val="005E5216"/>
    <w:rsid w:val="005E53EC"/>
    <w:rsid w:val="005E573F"/>
    <w:rsid w:val="005E588D"/>
    <w:rsid w:val="005E5B49"/>
    <w:rsid w:val="005E5B82"/>
    <w:rsid w:val="005E5E9F"/>
    <w:rsid w:val="005E5F26"/>
    <w:rsid w:val="005E5FDE"/>
    <w:rsid w:val="005E60BD"/>
    <w:rsid w:val="005E60E3"/>
    <w:rsid w:val="005E6112"/>
    <w:rsid w:val="005E6141"/>
    <w:rsid w:val="005E631D"/>
    <w:rsid w:val="005E64CF"/>
    <w:rsid w:val="005E6828"/>
    <w:rsid w:val="005E68D9"/>
    <w:rsid w:val="005E692C"/>
    <w:rsid w:val="005E6A05"/>
    <w:rsid w:val="005E6E18"/>
    <w:rsid w:val="005E6EE4"/>
    <w:rsid w:val="005E6FAD"/>
    <w:rsid w:val="005E70B5"/>
    <w:rsid w:val="005E7224"/>
    <w:rsid w:val="005E728E"/>
    <w:rsid w:val="005E73ED"/>
    <w:rsid w:val="005E74E2"/>
    <w:rsid w:val="005E74EB"/>
    <w:rsid w:val="005E758D"/>
    <w:rsid w:val="005E79A7"/>
    <w:rsid w:val="005E7B15"/>
    <w:rsid w:val="005E7E21"/>
    <w:rsid w:val="005E7EB6"/>
    <w:rsid w:val="005E7F3F"/>
    <w:rsid w:val="005F0352"/>
    <w:rsid w:val="005F0412"/>
    <w:rsid w:val="005F0517"/>
    <w:rsid w:val="005F066C"/>
    <w:rsid w:val="005F085E"/>
    <w:rsid w:val="005F09FA"/>
    <w:rsid w:val="005F0B70"/>
    <w:rsid w:val="005F0CEA"/>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3544"/>
    <w:rsid w:val="005F3584"/>
    <w:rsid w:val="005F38F8"/>
    <w:rsid w:val="005F3920"/>
    <w:rsid w:val="005F3953"/>
    <w:rsid w:val="005F3EC1"/>
    <w:rsid w:val="005F4033"/>
    <w:rsid w:val="005F4372"/>
    <w:rsid w:val="005F463C"/>
    <w:rsid w:val="005F4697"/>
    <w:rsid w:val="005F4A1C"/>
    <w:rsid w:val="005F4B6C"/>
    <w:rsid w:val="005F4C71"/>
    <w:rsid w:val="005F4E5E"/>
    <w:rsid w:val="005F4FC4"/>
    <w:rsid w:val="005F5444"/>
    <w:rsid w:val="005F5563"/>
    <w:rsid w:val="005F580B"/>
    <w:rsid w:val="005F58B2"/>
    <w:rsid w:val="005F5B83"/>
    <w:rsid w:val="005F5DDF"/>
    <w:rsid w:val="005F5F6F"/>
    <w:rsid w:val="005F614E"/>
    <w:rsid w:val="005F616D"/>
    <w:rsid w:val="005F61A9"/>
    <w:rsid w:val="005F63C1"/>
    <w:rsid w:val="005F64BB"/>
    <w:rsid w:val="005F6520"/>
    <w:rsid w:val="005F67EC"/>
    <w:rsid w:val="005F68CD"/>
    <w:rsid w:val="005F698B"/>
    <w:rsid w:val="005F6CD8"/>
    <w:rsid w:val="005F6CE3"/>
    <w:rsid w:val="005F6FF7"/>
    <w:rsid w:val="005F706C"/>
    <w:rsid w:val="005F7124"/>
    <w:rsid w:val="005F747D"/>
    <w:rsid w:val="005F7608"/>
    <w:rsid w:val="005F76F4"/>
    <w:rsid w:val="005F78EE"/>
    <w:rsid w:val="005F79D3"/>
    <w:rsid w:val="0060005A"/>
    <w:rsid w:val="006002F6"/>
    <w:rsid w:val="00600365"/>
    <w:rsid w:val="0060049E"/>
    <w:rsid w:val="006004AD"/>
    <w:rsid w:val="006008C9"/>
    <w:rsid w:val="00600AD1"/>
    <w:rsid w:val="00600BF2"/>
    <w:rsid w:val="00600CB3"/>
    <w:rsid w:val="00600D2C"/>
    <w:rsid w:val="00600D51"/>
    <w:rsid w:val="00600E57"/>
    <w:rsid w:val="00600EBD"/>
    <w:rsid w:val="00601266"/>
    <w:rsid w:val="00601916"/>
    <w:rsid w:val="00601923"/>
    <w:rsid w:val="00601AFB"/>
    <w:rsid w:val="00601D3C"/>
    <w:rsid w:val="00601E22"/>
    <w:rsid w:val="00602120"/>
    <w:rsid w:val="0060220B"/>
    <w:rsid w:val="006024DB"/>
    <w:rsid w:val="00602661"/>
    <w:rsid w:val="00602A6C"/>
    <w:rsid w:val="00602BAE"/>
    <w:rsid w:val="00602D17"/>
    <w:rsid w:val="00602DC4"/>
    <w:rsid w:val="00602EF6"/>
    <w:rsid w:val="00602FD9"/>
    <w:rsid w:val="006037BF"/>
    <w:rsid w:val="006037C5"/>
    <w:rsid w:val="00603871"/>
    <w:rsid w:val="0060388F"/>
    <w:rsid w:val="006039FC"/>
    <w:rsid w:val="00603B40"/>
    <w:rsid w:val="00603BAD"/>
    <w:rsid w:val="00603C78"/>
    <w:rsid w:val="00603C94"/>
    <w:rsid w:val="00603FE5"/>
    <w:rsid w:val="00603FF3"/>
    <w:rsid w:val="006040BB"/>
    <w:rsid w:val="006040DD"/>
    <w:rsid w:val="0060413E"/>
    <w:rsid w:val="006041E5"/>
    <w:rsid w:val="00604334"/>
    <w:rsid w:val="006047EB"/>
    <w:rsid w:val="00604958"/>
    <w:rsid w:val="006049D9"/>
    <w:rsid w:val="00604A2B"/>
    <w:rsid w:val="00604B33"/>
    <w:rsid w:val="00604B9B"/>
    <w:rsid w:val="00604D5D"/>
    <w:rsid w:val="00605313"/>
    <w:rsid w:val="00605339"/>
    <w:rsid w:val="00605425"/>
    <w:rsid w:val="0060588D"/>
    <w:rsid w:val="006058AB"/>
    <w:rsid w:val="006058AE"/>
    <w:rsid w:val="00605A32"/>
    <w:rsid w:val="00605A69"/>
    <w:rsid w:val="00605AD0"/>
    <w:rsid w:val="00605AEA"/>
    <w:rsid w:val="00605BC0"/>
    <w:rsid w:val="00605DBC"/>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7A6"/>
    <w:rsid w:val="00610C0E"/>
    <w:rsid w:val="006110A6"/>
    <w:rsid w:val="00611123"/>
    <w:rsid w:val="006111D5"/>
    <w:rsid w:val="006114D8"/>
    <w:rsid w:val="00611BA5"/>
    <w:rsid w:val="00611BB4"/>
    <w:rsid w:val="00611BBC"/>
    <w:rsid w:val="00611C5B"/>
    <w:rsid w:val="00611F7F"/>
    <w:rsid w:val="006120F1"/>
    <w:rsid w:val="006122C6"/>
    <w:rsid w:val="00612446"/>
    <w:rsid w:val="006124B3"/>
    <w:rsid w:val="00612660"/>
    <w:rsid w:val="0061266B"/>
    <w:rsid w:val="00612801"/>
    <w:rsid w:val="0061281C"/>
    <w:rsid w:val="006129DB"/>
    <w:rsid w:val="00612B0A"/>
    <w:rsid w:val="00613463"/>
    <w:rsid w:val="0061360C"/>
    <w:rsid w:val="006137A4"/>
    <w:rsid w:val="0061383F"/>
    <w:rsid w:val="00613A48"/>
    <w:rsid w:val="00613F75"/>
    <w:rsid w:val="006141AB"/>
    <w:rsid w:val="0061458D"/>
    <w:rsid w:val="006145B4"/>
    <w:rsid w:val="0061494D"/>
    <w:rsid w:val="00614966"/>
    <w:rsid w:val="00614B7C"/>
    <w:rsid w:val="00614C7C"/>
    <w:rsid w:val="00614D1E"/>
    <w:rsid w:val="00614DE1"/>
    <w:rsid w:val="00614ED3"/>
    <w:rsid w:val="00614F8D"/>
    <w:rsid w:val="0061516F"/>
    <w:rsid w:val="006152D0"/>
    <w:rsid w:val="00615683"/>
    <w:rsid w:val="00615C2C"/>
    <w:rsid w:val="0061602D"/>
    <w:rsid w:val="006161EB"/>
    <w:rsid w:val="006168D1"/>
    <w:rsid w:val="006168E2"/>
    <w:rsid w:val="006169FA"/>
    <w:rsid w:val="00616BAC"/>
    <w:rsid w:val="00616CE3"/>
    <w:rsid w:val="00616D84"/>
    <w:rsid w:val="00616EA1"/>
    <w:rsid w:val="006170CC"/>
    <w:rsid w:val="0061732E"/>
    <w:rsid w:val="00617569"/>
    <w:rsid w:val="0061758F"/>
    <w:rsid w:val="00617673"/>
    <w:rsid w:val="00617682"/>
    <w:rsid w:val="006178FE"/>
    <w:rsid w:val="0061793B"/>
    <w:rsid w:val="00617C15"/>
    <w:rsid w:val="00617F4D"/>
    <w:rsid w:val="00617F5B"/>
    <w:rsid w:val="0062005B"/>
    <w:rsid w:val="00620087"/>
    <w:rsid w:val="0062049E"/>
    <w:rsid w:val="006209FE"/>
    <w:rsid w:val="00620A9B"/>
    <w:rsid w:val="00620D39"/>
    <w:rsid w:val="00620EA9"/>
    <w:rsid w:val="00620EB2"/>
    <w:rsid w:val="00620F0F"/>
    <w:rsid w:val="006214E5"/>
    <w:rsid w:val="00621766"/>
    <w:rsid w:val="0062176D"/>
    <w:rsid w:val="00621926"/>
    <w:rsid w:val="00621ACB"/>
    <w:rsid w:val="00621D5F"/>
    <w:rsid w:val="00621E11"/>
    <w:rsid w:val="00621E1F"/>
    <w:rsid w:val="00621F75"/>
    <w:rsid w:val="0062209E"/>
    <w:rsid w:val="006220C7"/>
    <w:rsid w:val="006222BE"/>
    <w:rsid w:val="0062251B"/>
    <w:rsid w:val="0062251C"/>
    <w:rsid w:val="00622594"/>
    <w:rsid w:val="0062263B"/>
    <w:rsid w:val="0062291F"/>
    <w:rsid w:val="006229CF"/>
    <w:rsid w:val="00622C94"/>
    <w:rsid w:val="00622D1F"/>
    <w:rsid w:val="006231CC"/>
    <w:rsid w:val="00623509"/>
    <w:rsid w:val="006237AB"/>
    <w:rsid w:val="0062387D"/>
    <w:rsid w:val="00623A2E"/>
    <w:rsid w:val="00623CCD"/>
    <w:rsid w:val="00623DF1"/>
    <w:rsid w:val="00623F54"/>
    <w:rsid w:val="0062420C"/>
    <w:rsid w:val="0062442E"/>
    <w:rsid w:val="00624970"/>
    <w:rsid w:val="006249BD"/>
    <w:rsid w:val="00624B17"/>
    <w:rsid w:val="00624E7A"/>
    <w:rsid w:val="00625151"/>
    <w:rsid w:val="00625324"/>
    <w:rsid w:val="00625622"/>
    <w:rsid w:val="00625832"/>
    <w:rsid w:val="00625A63"/>
    <w:rsid w:val="00625C12"/>
    <w:rsid w:val="00625C32"/>
    <w:rsid w:val="00625D78"/>
    <w:rsid w:val="00625EE4"/>
    <w:rsid w:val="006260EB"/>
    <w:rsid w:val="00626241"/>
    <w:rsid w:val="00626542"/>
    <w:rsid w:val="006266BD"/>
    <w:rsid w:val="006268FC"/>
    <w:rsid w:val="00626B33"/>
    <w:rsid w:val="00626C9B"/>
    <w:rsid w:val="006271D2"/>
    <w:rsid w:val="00627214"/>
    <w:rsid w:val="006274AE"/>
    <w:rsid w:val="0062777F"/>
    <w:rsid w:val="00627901"/>
    <w:rsid w:val="00627DA5"/>
    <w:rsid w:val="006302ED"/>
    <w:rsid w:val="0063036B"/>
    <w:rsid w:val="006303E8"/>
    <w:rsid w:val="00630729"/>
    <w:rsid w:val="00630992"/>
    <w:rsid w:val="00630A9D"/>
    <w:rsid w:val="00630C12"/>
    <w:rsid w:val="00630D71"/>
    <w:rsid w:val="00631239"/>
    <w:rsid w:val="00631516"/>
    <w:rsid w:val="00631964"/>
    <w:rsid w:val="00631974"/>
    <w:rsid w:val="00631B6A"/>
    <w:rsid w:val="00631B71"/>
    <w:rsid w:val="00631B9B"/>
    <w:rsid w:val="00631BA9"/>
    <w:rsid w:val="00632114"/>
    <w:rsid w:val="0063213B"/>
    <w:rsid w:val="0063249D"/>
    <w:rsid w:val="00632577"/>
    <w:rsid w:val="00632851"/>
    <w:rsid w:val="006328D4"/>
    <w:rsid w:val="006328F3"/>
    <w:rsid w:val="006329FF"/>
    <w:rsid w:val="00632E57"/>
    <w:rsid w:val="00632FD6"/>
    <w:rsid w:val="00633687"/>
    <w:rsid w:val="00633797"/>
    <w:rsid w:val="00633E49"/>
    <w:rsid w:val="006340CC"/>
    <w:rsid w:val="0063489D"/>
    <w:rsid w:val="00634AFC"/>
    <w:rsid w:val="00634C97"/>
    <w:rsid w:val="00634EB2"/>
    <w:rsid w:val="00634F51"/>
    <w:rsid w:val="00635064"/>
    <w:rsid w:val="00635072"/>
    <w:rsid w:val="0063517F"/>
    <w:rsid w:val="00635247"/>
    <w:rsid w:val="006355BB"/>
    <w:rsid w:val="006355C1"/>
    <w:rsid w:val="006355EC"/>
    <w:rsid w:val="00635627"/>
    <w:rsid w:val="00635CC6"/>
    <w:rsid w:val="0063603C"/>
    <w:rsid w:val="006367C0"/>
    <w:rsid w:val="0063687D"/>
    <w:rsid w:val="00636922"/>
    <w:rsid w:val="006373A3"/>
    <w:rsid w:val="00637B97"/>
    <w:rsid w:val="00637CEF"/>
    <w:rsid w:val="00637FDD"/>
    <w:rsid w:val="0064012A"/>
    <w:rsid w:val="0064032C"/>
    <w:rsid w:val="00640367"/>
    <w:rsid w:val="006404E3"/>
    <w:rsid w:val="006405E7"/>
    <w:rsid w:val="00640606"/>
    <w:rsid w:val="00640C0F"/>
    <w:rsid w:val="00640ECE"/>
    <w:rsid w:val="006410BB"/>
    <w:rsid w:val="00641218"/>
    <w:rsid w:val="00641277"/>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77F"/>
    <w:rsid w:val="0064387F"/>
    <w:rsid w:val="006438B2"/>
    <w:rsid w:val="00643957"/>
    <w:rsid w:val="00643CB6"/>
    <w:rsid w:val="00643D10"/>
    <w:rsid w:val="00643F56"/>
    <w:rsid w:val="00643F9E"/>
    <w:rsid w:val="006440EC"/>
    <w:rsid w:val="0064424F"/>
    <w:rsid w:val="0064432F"/>
    <w:rsid w:val="006444D9"/>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BC1"/>
    <w:rsid w:val="00645CBB"/>
    <w:rsid w:val="00645DD8"/>
    <w:rsid w:val="006465B6"/>
    <w:rsid w:val="00646989"/>
    <w:rsid w:val="00646A17"/>
    <w:rsid w:val="00646BF3"/>
    <w:rsid w:val="00646C62"/>
    <w:rsid w:val="00646DE0"/>
    <w:rsid w:val="0064709A"/>
    <w:rsid w:val="006470A9"/>
    <w:rsid w:val="006471CC"/>
    <w:rsid w:val="0064763B"/>
    <w:rsid w:val="00647827"/>
    <w:rsid w:val="00647886"/>
    <w:rsid w:val="0064788F"/>
    <w:rsid w:val="00647CD3"/>
    <w:rsid w:val="00647DED"/>
    <w:rsid w:val="00647E91"/>
    <w:rsid w:val="00650168"/>
    <w:rsid w:val="00650214"/>
    <w:rsid w:val="006506C7"/>
    <w:rsid w:val="006508B0"/>
    <w:rsid w:val="0065090F"/>
    <w:rsid w:val="00650AEA"/>
    <w:rsid w:val="00650C2B"/>
    <w:rsid w:val="00650C7A"/>
    <w:rsid w:val="00650E93"/>
    <w:rsid w:val="0065108D"/>
    <w:rsid w:val="006515FE"/>
    <w:rsid w:val="0065188D"/>
    <w:rsid w:val="00651A5E"/>
    <w:rsid w:val="00651AEA"/>
    <w:rsid w:val="00651BF2"/>
    <w:rsid w:val="00651EA3"/>
    <w:rsid w:val="00651FD5"/>
    <w:rsid w:val="0065206F"/>
    <w:rsid w:val="00652261"/>
    <w:rsid w:val="00652487"/>
    <w:rsid w:val="006525D7"/>
    <w:rsid w:val="006525F2"/>
    <w:rsid w:val="00652A57"/>
    <w:rsid w:val="00652CAD"/>
    <w:rsid w:val="00653108"/>
    <w:rsid w:val="006533A2"/>
    <w:rsid w:val="0065352E"/>
    <w:rsid w:val="006539B4"/>
    <w:rsid w:val="00653A0C"/>
    <w:rsid w:val="00653B04"/>
    <w:rsid w:val="00653B9F"/>
    <w:rsid w:val="00653BC9"/>
    <w:rsid w:val="00653C02"/>
    <w:rsid w:val="00653C6D"/>
    <w:rsid w:val="00653FAC"/>
    <w:rsid w:val="006540A8"/>
    <w:rsid w:val="0065475A"/>
    <w:rsid w:val="006547EA"/>
    <w:rsid w:val="0065494A"/>
    <w:rsid w:val="006549C8"/>
    <w:rsid w:val="006551F0"/>
    <w:rsid w:val="006554C6"/>
    <w:rsid w:val="0065559A"/>
    <w:rsid w:val="006556BB"/>
    <w:rsid w:val="006556BF"/>
    <w:rsid w:val="006558F7"/>
    <w:rsid w:val="006559A7"/>
    <w:rsid w:val="006559CE"/>
    <w:rsid w:val="00655B72"/>
    <w:rsid w:val="00655C32"/>
    <w:rsid w:val="00655C42"/>
    <w:rsid w:val="00655F41"/>
    <w:rsid w:val="00655FF3"/>
    <w:rsid w:val="006562F1"/>
    <w:rsid w:val="00656362"/>
    <w:rsid w:val="006568F7"/>
    <w:rsid w:val="00656A79"/>
    <w:rsid w:val="00657202"/>
    <w:rsid w:val="0065737F"/>
    <w:rsid w:val="00657410"/>
    <w:rsid w:val="00657678"/>
    <w:rsid w:val="006576CC"/>
    <w:rsid w:val="00657991"/>
    <w:rsid w:val="00657CC8"/>
    <w:rsid w:val="00657FD8"/>
    <w:rsid w:val="00660183"/>
    <w:rsid w:val="006606AF"/>
    <w:rsid w:val="00660869"/>
    <w:rsid w:val="00660D54"/>
    <w:rsid w:val="00660DBE"/>
    <w:rsid w:val="0066101B"/>
    <w:rsid w:val="006612B0"/>
    <w:rsid w:val="00661434"/>
    <w:rsid w:val="0066179E"/>
    <w:rsid w:val="00661A0C"/>
    <w:rsid w:val="00661C1B"/>
    <w:rsid w:val="00661E88"/>
    <w:rsid w:val="0066210F"/>
    <w:rsid w:val="00662628"/>
    <w:rsid w:val="006626E2"/>
    <w:rsid w:val="00662A93"/>
    <w:rsid w:val="00662D1D"/>
    <w:rsid w:val="00662E2D"/>
    <w:rsid w:val="00663122"/>
    <w:rsid w:val="00663692"/>
    <w:rsid w:val="0066373B"/>
    <w:rsid w:val="00663873"/>
    <w:rsid w:val="00663A53"/>
    <w:rsid w:val="00663AD5"/>
    <w:rsid w:val="00663B41"/>
    <w:rsid w:val="00663D4B"/>
    <w:rsid w:val="00663E89"/>
    <w:rsid w:val="0066408B"/>
    <w:rsid w:val="0066437F"/>
    <w:rsid w:val="006646EC"/>
    <w:rsid w:val="00664733"/>
    <w:rsid w:val="0066490D"/>
    <w:rsid w:val="00664B0F"/>
    <w:rsid w:val="00664DB9"/>
    <w:rsid w:val="00664E08"/>
    <w:rsid w:val="00664E3E"/>
    <w:rsid w:val="00664F40"/>
    <w:rsid w:val="00664F59"/>
    <w:rsid w:val="00665427"/>
    <w:rsid w:val="00665480"/>
    <w:rsid w:val="006655A5"/>
    <w:rsid w:val="00665797"/>
    <w:rsid w:val="00665994"/>
    <w:rsid w:val="006659F7"/>
    <w:rsid w:val="00665B95"/>
    <w:rsid w:val="00665C9C"/>
    <w:rsid w:val="00665F2B"/>
    <w:rsid w:val="00665F67"/>
    <w:rsid w:val="006661E3"/>
    <w:rsid w:val="0066629F"/>
    <w:rsid w:val="00666520"/>
    <w:rsid w:val="00666524"/>
    <w:rsid w:val="006666F1"/>
    <w:rsid w:val="00666A15"/>
    <w:rsid w:val="00666A6D"/>
    <w:rsid w:val="00666C80"/>
    <w:rsid w:val="00666F16"/>
    <w:rsid w:val="0066714F"/>
    <w:rsid w:val="006671D0"/>
    <w:rsid w:val="0066736F"/>
    <w:rsid w:val="00667A38"/>
    <w:rsid w:val="00667E45"/>
    <w:rsid w:val="00667F28"/>
    <w:rsid w:val="0067009A"/>
    <w:rsid w:val="006700E1"/>
    <w:rsid w:val="0067036F"/>
    <w:rsid w:val="00670455"/>
    <w:rsid w:val="00670697"/>
    <w:rsid w:val="006709A3"/>
    <w:rsid w:val="00670A92"/>
    <w:rsid w:val="00670D18"/>
    <w:rsid w:val="00670E5D"/>
    <w:rsid w:val="00670E77"/>
    <w:rsid w:val="00670FD5"/>
    <w:rsid w:val="0067107C"/>
    <w:rsid w:val="006710E9"/>
    <w:rsid w:val="00671152"/>
    <w:rsid w:val="00671215"/>
    <w:rsid w:val="00671598"/>
    <w:rsid w:val="0067186B"/>
    <w:rsid w:val="00671ADA"/>
    <w:rsid w:val="00671B1A"/>
    <w:rsid w:val="00671C9E"/>
    <w:rsid w:val="00671D65"/>
    <w:rsid w:val="00671FAA"/>
    <w:rsid w:val="0067214D"/>
    <w:rsid w:val="006721EB"/>
    <w:rsid w:val="00672658"/>
    <w:rsid w:val="0067288D"/>
    <w:rsid w:val="00672953"/>
    <w:rsid w:val="006729FF"/>
    <w:rsid w:val="00672DE7"/>
    <w:rsid w:val="00672EAC"/>
    <w:rsid w:val="00672FE1"/>
    <w:rsid w:val="0067341C"/>
    <w:rsid w:val="00673431"/>
    <w:rsid w:val="0067365C"/>
    <w:rsid w:val="0067369E"/>
    <w:rsid w:val="006736B2"/>
    <w:rsid w:val="00673966"/>
    <w:rsid w:val="00673C1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35A"/>
    <w:rsid w:val="00675389"/>
    <w:rsid w:val="0067567D"/>
    <w:rsid w:val="00675798"/>
    <w:rsid w:val="00675807"/>
    <w:rsid w:val="00675AEB"/>
    <w:rsid w:val="00675B06"/>
    <w:rsid w:val="00675E45"/>
    <w:rsid w:val="00675EA4"/>
    <w:rsid w:val="00675ECA"/>
    <w:rsid w:val="00676070"/>
    <w:rsid w:val="00676175"/>
    <w:rsid w:val="006762F8"/>
    <w:rsid w:val="00676499"/>
    <w:rsid w:val="0067663D"/>
    <w:rsid w:val="006767CC"/>
    <w:rsid w:val="00676843"/>
    <w:rsid w:val="00676845"/>
    <w:rsid w:val="00676900"/>
    <w:rsid w:val="00676EBB"/>
    <w:rsid w:val="00676F63"/>
    <w:rsid w:val="006771EE"/>
    <w:rsid w:val="006773EF"/>
    <w:rsid w:val="006774A6"/>
    <w:rsid w:val="00677581"/>
    <w:rsid w:val="00677D66"/>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AE6"/>
    <w:rsid w:val="00681C51"/>
    <w:rsid w:val="00681D22"/>
    <w:rsid w:val="00682941"/>
    <w:rsid w:val="00682961"/>
    <w:rsid w:val="00682B23"/>
    <w:rsid w:val="00682B47"/>
    <w:rsid w:val="00682DE9"/>
    <w:rsid w:val="00682F50"/>
    <w:rsid w:val="00683045"/>
    <w:rsid w:val="006830FB"/>
    <w:rsid w:val="00683314"/>
    <w:rsid w:val="00683C6B"/>
    <w:rsid w:val="00683E66"/>
    <w:rsid w:val="00683F70"/>
    <w:rsid w:val="00684168"/>
    <w:rsid w:val="006842DC"/>
    <w:rsid w:val="00684374"/>
    <w:rsid w:val="006843D4"/>
    <w:rsid w:val="006844C6"/>
    <w:rsid w:val="006844CD"/>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983"/>
    <w:rsid w:val="00686AA0"/>
    <w:rsid w:val="00686E92"/>
    <w:rsid w:val="00686ECD"/>
    <w:rsid w:val="00687011"/>
    <w:rsid w:val="00687290"/>
    <w:rsid w:val="006873EF"/>
    <w:rsid w:val="00687496"/>
    <w:rsid w:val="0068791E"/>
    <w:rsid w:val="00687CDC"/>
    <w:rsid w:val="00687DB6"/>
    <w:rsid w:val="00687EF5"/>
    <w:rsid w:val="00687F27"/>
    <w:rsid w:val="006900B3"/>
    <w:rsid w:val="00690635"/>
    <w:rsid w:val="006908DF"/>
    <w:rsid w:val="00690A68"/>
    <w:rsid w:val="00690B7E"/>
    <w:rsid w:val="00690BCD"/>
    <w:rsid w:val="00690F15"/>
    <w:rsid w:val="00691512"/>
    <w:rsid w:val="00691781"/>
    <w:rsid w:val="00691872"/>
    <w:rsid w:val="00691AC9"/>
    <w:rsid w:val="00691EFD"/>
    <w:rsid w:val="00691F22"/>
    <w:rsid w:val="00691FE8"/>
    <w:rsid w:val="006923E5"/>
    <w:rsid w:val="006923ED"/>
    <w:rsid w:val="0069281A"/>
    <w:rsid w:val="006928AC"/>
    <w:rsid w:val="00692C91"/>
    <w:rsid w:val="00692DE3"/>
    <w:rsid w:val="00692FCA"/>
    <w:rsid w:val="006933B5"/>
    <w:rsid w:val="006939DD"/>
    <w:rsid w:val="00693ABB"/>
    <w:rsid w:val="00693AE2"/>
    <w:rsid w:val="00693E13"/>
    <w:rsid w:val="00693FD1"/>
    <w:rsid w:val="0069412C"/>
    <w:rsid w:val="006941C3"/>
    <w:rsid w:val="00694274"/>
    <w:rsid w:val="006942FE"/>
    <w:rsid w:val="006943BC"/>
    <w:rsid w:val="0069444C"/>
    <w:rsid w:val="00694F2C"/>
    <w:rsid w:val="006952C3"/>
    <w:rsid w:val="006953BC"/>
    <w:rsid w:val="00695987"/>
    <w:rsid w:val="006959E9"/>
    <w:rsid w:val="00695D9C"/>
    <w:rsid w:val="00695DB3"/>
    <w:rsid w:val="00695E8E"/>
    <w:rsid w:val="006962FE"/>
    <w:rsid w:val="00696523"/>
    <w:rsid w:val="006965C8"/>
    <w:rsid w:val="0069661F"/>
    <w:rsid w:val="00696629"/>
    <w:rsid w:val="006966B4"/>
    <w:rsid w:val="006968D4"/>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E2F"/>
    <w:rsid w:val="006A1068"/>
    <w:rsid w:val="006A13B6"/>
    <w:rsid w:val="006A1439"/>
    <w:rsid w:val="006A1C70"/>
    <w:rsid w:val="006A20B3"/>
    <w:rsid w:val="006A2510"/>
    <w:rsid w:val="006A25D8"/>
    <w:rsid w:val="006A2711"/>
    <w:rsid w:val="006A27A1"/>
    <w:rsid w:val="006A27F0"/>
    <w:rsid w:val="006A2A22"/>
    <w:rsid w:val="006A2A5F"/>
    <w:rsid w:val="006A2CC3"/>
    <w:rsid w:val="006A2CDD"/>
    <w:rsid w:val="006A2F61"/>
    <w:rsid w:val="006A302A"/>
    <w:rsid w:val="006A3059"/>
    <w:rsid w:val="006A306B"/>
    <w:rsid w:val="006A34F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7F"/>
    <w:rsid w:val="006A511E"/>
    <w:rsid w:val="006A51E4"/>
    <w:rsid w:val="006A55CD"/>
    <w:rsid w:val="006A5BD6"/>
    <w:rsid w:val="006A60B5"/>
    <w:rsid w:val="006A614D"/>
    <w:rsid w:val="006A61DF"/>
    <w:rsid w:val="006A62E0"/>
    <w:rsid w:val="006A6544"/>
    <w:rsid w:val="006A6893"/>
    <w:rsid w:val="006A69AF"/>
    <w:rsid w:val="006A6E70"/>
    <w:rsid w:val="006A74B2"/>
    <w:rsid w:val="006A777C"/>
    <w:rsid w:val="006A79AC"/>
    <w:rsid w:val="006A7A87"/>
    <w:rsid w:val="006A7ACD"/>
    <w:rsid w:val="006A7E15"/>
    <w:rsid w:val="006A7E28"/>
    <w:rsid w:val="006A7F93"/>
    <w:rsid w:val="006A7FF3"/>
    <w:rsid w:val="006B03D3"/>
    <w:rsid w:val="006B0589"/>
    <w:rsid w:val="006B07CF"/>
    <w:rsid w:val="006B0BD3"/>
    <w:rsid w:val="006B0CD2"/>
    <w:rsid w:val="006B0E72"/>
    <w:rsid w:val="006B0EAA"/>
    <w:rsid w:val="006B0EB3"/>
    <w:rsid w:val="006B0EEB"/>
    <w:rsid w:val="006B0F68"/>
    <w:rsid w:val="006B10CE"/>
    <w:rsid w:val="006B111A"/>
    <w:rsid w:val="006B1549"/>
    <w:rsid w:val="006B15D3"/>
    <w:rsid w:val="006B1A5C"/>
    <w:rsid w:val="006B1DF5"/>
    <w:rsid w:val="006B1EED"/>
    <w:rsid w:val="006B1FD4"/>
    <w:rsid w:val="006B1FE8"/>
    <w:rsid w:val="006B2050"/>
    <w:rsid w:val="006B236F"/>
    <w:rsid w:val="006B2504"/>
    <w:rsid w:val="006B2734"/>
    <w:rsid w:val="006B2951"/>
    <w:rsid w:val="006B2AC6"/>
    <w:rsid w:val="006B2CE2"/>
    <w:rsid w:val="006B2E97"/>
    <w:rsid w:val="006B2EFE"/>
    <w:rsid w:val="006B2F08"/>
    <w:rsid w:val="006B3206"/>
    <w:rsid w:val="006B3379"/>
    <w:rsid w:val="006B34A3"/>
    <w:rsid w:val="006B350C"/>
    <w:rsid w:val="006B357A"/>
    <w:rsid w:val="006B3648"/>
    <w:rsid w:val="006B3752"/>
    <w:rsid w:val="006B3AA5"/>
    <w:rsid w:val="006B3C57"/>
    <w:rsid w:val="006B3CE4"/>
    <w:rsid w:val="006B3D12"/>
    <w:rsid w:val="006B3E08"/>
    <w:rsid w:val="006B3E1B"/>
    <w:rsid w:val="006B3F00"/>
    <w:rsid w:val="006B4377"/>
    <w:rsid w:val="006B43B1"/>
    <w:rsid w:val="006B45CB"/>
    <w:rsid w:val="006B4648"/>
    <w:rsid w:val="006B47A9"/>
    <w:rsid w:val="006B4883"/>
    <w:rsid w:val="006B4AE7"/>
    <w:rsid w:val="006B4F7F"/>
    <w:rsid w:val="006B4F81"/>
    <w:rsid w:val="006B53A7"/>
    <w:rsid w:val="006B540E"/>
    <w:rsid w:val="006B5638"/>
    <w:rsid w:val="006B5748"/>
    <w:rsid w:val="006B5857"/>
    <w:rsid w:val="006B5893"/>
    <w:rsid w:val="006B59AC"/>
    <w:rsid w:val="006B5A5B"/>
    <w:rsid w:val="006B5F2A"/>
    <w:rsid w:val="006B6023"/>
    <w:rsid w:val="006B604B"/>
    <w:rsid w:val="006B636A"/>
    <w:rsid w:val="006B63A2"/>
    <w:rsid w:val="006B63C4"/>
    <w:rsid w:val="006B63E8"/>
    <w:rsid w:val="006B675B"/>
    <w:rsid w:val="006B68B6"/>
    <w:rsid w:val="006B6B31"/>
    <w:rsid w:val="006B6C91"/>
    <w:rsid w:val="006B6DAA"/>
    <w:rsid w:val="006B71F2"/>
    <w:rsid w:val="006B729E"/>
    <w:rsid w:val="006B72E7"/>
    <w:rsid w:val="006B7434"/>
    <w:rsid w:val="006B750A"/>
    <w:rsid w:val="006B7549"/>
    <w:rsid w:val="006B7712"/>
    <w:rsid w:val="006B7796"/>
    <w:rsid w:val="006B782C"/>
    <w:rsid w:val="006B7833"/>
    <w:rsid w:val="006B7DA3"/>
    <w:rsid w:val="006B7E3F"/>
    <w:rsid w:val="006B7EDD"/>
    <w:rsid w:val="006C0221"/>
    <w:rsid w:val="006C04FD"/>
    <w:rsid w:val="006C070D"/>
    <w:rsid w:val="006C0CA7"/>
    <w:rsid w:val="006C0D9C"/>
    <w:rsid w:val="006C0DF7"/>
    <w:rsid w:val="006C10A1"/>
    <w:rsid w:val="006C129A"/>
    <w:rsid w:val="006C1392"/>
    <w:rsid w:val="006C1523"/>
    <w:rsid w:val="006C1960"/>
    <w:rsid w:val="006C1963"/>
    <w:rsid w:val="006C1A38"/>
    <w:rsid w:val="006C1DA1"/>
    <w:rsid w:val="006C20C2"/>
    <w:rsid w:val="006C21B3"/>
    <w:rsid w:val="006C23ED"/>
    <w:rsid w:val="006C28DA"/>
    <w:rsid w:val="006C29C4"/>
    <w:rsid w:val="006C2B80"/>
    <w:rsid w:val="006C2BD5"/>
    <w:rsid w:val="006C2EFA"/>
    <w:rsid w:val="006C3058"/>
    <w:rsid w:val="006C31EC"/>
    <w:rsid w:val="006C3201"/>
    <w:rsid w:val="006C320A"/>
    <w:rsid w:val="006C34BA"/>
    <w:rsid w:val="006C3563"/>
    <w:rsid w:val="006C359C"/>
    <w:rsid w:val="006C3604"/>
    <w:rsid w:val="006C377F"/>
    <w:rsid w:val="006C3851"/>
    <w:rsid w:val="006C3B91"/>
    <w:rsid w:val="006C4735"/>
    <w:rsid w:val="006C483B"/>
    <w:rsid w:val="006C48AF"/>
    <w:rsid w:val="006C49F1"/>
    <w:rsid w:val="006C4AC3"/>
    <w:rsid w:val="006C5030"/>
    <w:rsid w:val="006C515F"/>
    <w:rsid w:val="006C5816"/>
    <w:rsid w:val="006C5888"/>
    <w:rsid w:val="006C59AA"/>
    <w:rsid w:val="006C5CB3"/>
    <w:rsid w:val="006C5E28"/>
    <w:rsid w:val="006C63EE"/>
    <w:rsid w:val="006C64FA"/>
    <w:rsid w:val="006C6541"/>
    <w:rsid w:val="006C655B"/>
    <w:rsid w:val="006C65B6"/>
    <w:rsid w:val="006C6799"/>
    <w:rsid w:val="006C68ED"/>
    <w:rsid w:val="006C6E0F"/>
    <w:rsid w:val="006C6ECC"/>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027"/>
    <w:rsid w:val="006D1149"/>
    <w:rsid w:val="006D138D"/>
    <w:rsid w:val="006D142D"/>
    <w:rsid w:val="006D17C6"/>
    <w:rsid w:val="006D1A79"/>
    <w:rsid w:val="006D1A96"/>
    <w:rsid w:val="006D1B79"/>
    <w:rsid w:val="006D1B93"/>
    <w:rsid w:val="006D1CB4"/>
    <w:rsid w:val="006D1F05"/>
    <w:rsid w:val="006D1F9E"/>
    <w:rsid w:val="006D2099"/>
    <w:rsid w:val="006D2194"/>
    <w:rsid w:val="006D21B9"/>
    <w:rsid w:val="006D2356"/>
    <w:rsid w:val="006D25E9"/>
    <w:rsid w:val="006D2754"/>
    <w:rsid w:val="006D288A"/>
    <w:rsid w:val="006D297C"/>
    <w:rsid w:val="006D2C44"/>
    <w:rsid w:val="006D2D27"/>
    <w:rsid w:val="006D2DDB"/>
    <w:rsid w:val="006D2EFD"/>
    <w:rsid w:val="006D2FAB"/>
    <w:rsid w:val="006D3024"/>
    <w:rsid w:val="006D3423"/>
    <w:rsid w:val="006D3691"/>
    <w:rsid w:val="006D369C"/>
    <w:rsid w:val="006D36B6"/>
    <w:rsid w:val="006D37AA"/>
    <w:rsid w:val="006D3F55"/>
    <w:rsid w:val="006D419C"/>
    <w:rsid w:val="006D430D"/>
    <w:rsid w:val="006D45B1"/>
    <w:rsid w:val="006D476F"/>
    <w:rsid w:val="006D49C2"/>
    <w:rsid w:val="006D4D6E"/>
    <w:rsid w:val="006D4D7A"/>
    <w:rsid w:val="006D4DB1"/>
    <w:rsid w:val="006D5151"/>
    <w:rsid w:val="006D53C5"/>
    <w:rsid w:val="006D5680"/>
    <w:rsid w:val="006D5A3A"/>
    <w:rsid w:val="006D5A4B"/>
    <w:rsid w:val="006D5F51"/>
    <w:rsid w:val="006D5FF3"/>
    <w:rsid w:val="006D60D9"/>
    <w:rsid w:val="006D612B"/>
    <w:rsid w:val="006D63A4"/>
    <w:rsid w:val="006D63D0"/>
    <w:rsid w:val="006D649E"/>
    <w:rsid w:val="006D69A9"/>
    <w:rsid w:val="006D6C82"/>
    <w:rsid w:val="006D6CBA"/>
    <w:rsid w:val="006D6DE2"/>
    <w:rsid w:val="006D6E81"/>
    <w:rsid w:val="006D6FA8"/>
    <w:rsid w:val="006D70B3"/>
    <w:rsid w:val="006D7885"/>
    <w:rsid w:val="006D7A0D"/>
    <w:rsid w:val="006D7AB3"/>
    <w:rsid w:val="006D7BC7"/>
    <w:rsid w:val="006D7DE9"/>
    <w:rsid w:val="006D7E21"/>
    <w:rsid w:val="006D7EC2"/>
    <w:rsid w:val="006D7F1F"/>
    <w:rsid w:val="006E0202"/>
    <w:rsid w:val="006E021E"/>
    <w:rsid w:val="006E02ED"/>
    <w:rsid w:val="006E0425"/>
    <w:rsid w:val="006E0B7D"/>
    <w:rsid w:val="006E0CF2"/>
    <w:rsid w:val="006E1212"/>
    <w:rsid w:val="006E1242"/>
    <w:rsid w:val="006E13F7"/>
    <w:rsid w:val="006E1442"/>
    <w:rsid w:val="006E16D1"/>
    <w:rsid w:val="006E16DF"/>
    <w:rsid w:val="006E189B"/>
    <w:rsid w:val="006E19D4"/>
    <w:rsid w:val="006E1A42"/>
    <w:rsid w:val="006E1B11"/>
    <w:rsid w:val="006E1B29"/>
    <w:rsid w:val="006E1EFB"/>
    <w:rsid w:val="006E1FA0"/>
    <w:rsid w:val="006E2040"/>
    <w:rsid w:val="006E2133"/>
    <w:rsid w:val="006E21CC"/>
    <w:rsid w:val="006E23AA"/>
    <w:rsid w:val="006E2728"/>
    <w:rsid w:val="006E2892"/>
    <w:rsid w:val="006E2AC4"/>
    <w:rsid w:val="006E2B0E"/>
    <w:rsid w:val="006E2B26"/>
    <w:rsid w:val="006E2B90"/>
    <w:rsid w:val="006E2B9F"/>
    <w:rsid w:val="006E2BDD"/>
    <w:rsid w:val="006E300F"/>
    <w:rsid w:val="006E3015"/>
    <w:rsid w:val="006E30D7"/>
    <w:rsid w:val="006E32D7"/>
    <w:rsid w:val="006E3413"/>
    <w:rsid w:val="006E35E8"/>
    <w:rsid w:val="006E36F7"/>
    <w:rsid w:val="006E3E6E"/>
    <w:rsid w:val="006E41C9"/>
    <w:rsid w:val="006E4472"/>
    <w:rsid w:val="006E480F"/>
    <w:rsid w:val="006E48F8"/>
    <w:rsid w:val="006E4B7E"/>
    <w:rsid w:val="006E4C02"/>
    <w:rsid w:val="006E4CD6"/>
    <w:rsid w:val="006E4DBC"/>
    <w:rsid w:val="006E4E9B"/>
    <w:rsid w:val="006E5212"/>
    <w:rsid w:val="006E584A"/>
    <w:rsid w:val="006E592A"/>
    <w:rsid w:val="006E5B22"/>
    <w:rsid w:val="006E5CD8"/>
    <w:rsid w:val="006E5D88"/>
    <w:rsid w:val="006E5E4E"/>
    <w:rsid w:val="006E5ED0"/>
    <w:rsid w:val="006E6279"/>
    <w:rsid w:val="006E6677"/>
    <w:rsid w:val="006E6744"/>
    <w:rsid w:val="006E67A0"/>
    <w:rsid w:val="006E69F2"/>
    <w:rsid w:val="006E6CB3"/>
    <w:rsid w:val="006E6FD2"/>
    <w:rsid w:val="006E7129"/>
    <w:rsid w:val="006E7214"/>
    <w:rsid w:val="006E7438"/>
    <w:rsid w:val="006E7490"/>
    <w:rsid w:val="006E74AD"/>
    <w:rsid w:val="006E769B"/>
    <w:rsid w:val="006E774D"/>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C54"/>
    <w:rsid w:val="006F1CA2"/>
    <w:rsid w:val="006F1D39"/>
    <w:rsid w:val="006F200A"/>
    <w:rsid w:val="006F2027"/>
    <w:rsid w:val="006F211C"/>
    <w:rsid w:val="006F2183"/>
    <w:rsid w:val="006F2233"/>
    <w:rsid w:val="006F23CE"/>
    <w:rsid w:val="006F27FF"/>
    <w:rsid w:val="006F2866"/>
    <w:rsid w:val="006F2A82"/>
    <w:rsid w:val="006F2C72"/>
    <w:rsid w:val="006F3080"/>
    <w:rsid w:val="006F308A"/>
    <w:rsid w:val="006F3364"/>
    <w:rsid w:val="006F3856"/>
    <w:rsid w:val="006F399D"/>
    <w:rsid w:val="006F39BA"/>
    <w:rsid w:val="006F3B0F"/>
    <w:rsid w:val="006F3C1E"/>
    <w:rsid w:val="006F429B"/>
    <w:rsid w:val="006F4445"/>
    <w:rsid w:val="006F4936"/>
    <w:rsid w:val="006F49B3"/>
    <w:rsid w:val="006F4A26"/>
    <w:rsid w:val="006F52FF"/>
    <w:rsid w:val="006F5493"/>
    <w:rsid w:val="006F56AE"/>
    <w:rsid w:val="006F56E2"/>
    <w:rsid w:val="006F5814"/>
    <w:rsid w:val="006F5974"/>
    <w:rsid w:val="006F5C66"/>
    <w:rsid w:val="006F5CC4"/>
    <w:rsid w:val="006F5EA6"/>
    <w:rsid w:val="006F5EC5"/>
    <w:rsid w:val="006F5ED9"/>
    <w:rsid w:val="006F5EFD"/>
    <w:rsid w:val="006F5F2C"/>
    <w:rsid w:val="006F5FB4"/>
    <w:rsid w:val="006F6047"/>
    <w:rsid w:val="006F6177"/>
    <w:rsid w:val="006F61BE"/>
    <w:rsid w:val="006F6207"/>
    <w:rsid w:val="006F69C5"/>
    <w:rsid w:val="006F6A8D"/>
    <w:rsid w:val="006F6B54"/>
    <w:rsid w:val="006F6BE6"/>
    <w:rsid w:val="006F6F30"/>
    <w:rsid w:val="006F6FF4"/>
    <w:rsid w:val="006F74D1"/>
    <w:rsid w:val="006F773C"/>
    <w:rsid w:val="006F7786"/>
    <w:rsid w:val="006F778C"/>
    <w:rsid w:val="006F7884"/>
    <w:rsid w:val="006F7B44"/>
    <w:rsid w:val="006F7C13"/>
    <w:rsid w:val="006F7E0C"/>
    <w:rsid w:val="006F7E4A"/>
    <w:rsid w:val="006F7ECD"/>
    <w:rsid w:val="00700250"/>
    <w:rsid w:val="00700279"/>
    <w:rsid w:val="007002E8"/>
    <w:rsid w:val="007006BB"/>
    <w:rsid w:val="007006C5"/>
    <w:rsid w:val="007008DD"/>
    <w:rsid w:val="00700B0C"/>
    <w:rsid w:val="00700B35"/>
    <w:rsid w:val="00700F42"/>
    <w:rsid w:val="00701301"/>
    <w:rsid w:val="007015F3"/>
    <w:rsid w:val="00701B5B"/>
    <w:rsid w:val="00701BD0"/>
    <w:rsid w:val="00701CED"/>
    <w:rsid w:val="00701D3F"/>
    <w:rsid w:val="00701E16"/>
    <w:rsid w:val="00702066"/>
    <w:rsid w:val="00702283"/>
    <w:rsid w:val="00702543"/>
    <w:rsid w:val="00702652"/>
    <w:rsid w:val="007027D7"/>
    <w:rsid w:val="0070280C"/>
    <w:rsid w:val="00702891"/>
    <w:rsid w:val="0070294C"/>
    <w:rsid w:val="00702B04"/>
    <w:rsid w:val="00702B27"/>
    <w:rsid w:val="00702EEB"/>
    <w:rsid w:val="00702F61"/>
    <w:rsid w:val="00703022"/>
    <w:rsid w:val="007030C3"/>
    <w:rsid w:val="007034FE"/>
    <w:rsid w:val="0070362A"/>
    <w:rsid w:val="00703747"/>
    <w:rsid w:val="00703C30"/>
    <w:rsid w:val="00703D56"/>
    <w:rsid w:val="00703D70"/>
    <w:rsid w:val="0070408C"/>
    <w:rsid w:val="00704250"/>
    <w:rsid w:val="007043F4"/>
    <w:rsid w:val="0070487E"/>
    <w:rsid w:val="007049CF"/>
    <w:rsid w:val="00704CEE"/>
    <w:rsid w:val="00704DE2"/>
    <w:rsid w:val="00704EA4"/>
    <w:rsid w:val="00704F63"/>
    <w:rsid w:val="007053AB"/>
    <w:rsid w:val="00705802"/>
    <w:rsid w:val="007058CF"/>
    <w:rsid w:val="007059AB"/>
    <w:rsid w:val="00705AD3"/>
    <w:rsid w:val="00705B39"/>
    <w:rsid w:val="00705C2F"/>
    <w:rsid w:val="00705E45"/>
    <w:rsid w:val="00705EDC"/>
    <w:rsid w:val="00706306"/>
    <w:rsid w:val="00706324"/>
    <w:rsid w:val="00706337"/>
    <w:rsid w:val="00706599"/>
    <w:rsid w:val="0070667D"/>
    <w:rsid w:val="00706A01"/>
    <w:rsid w:val="00706B86"/>
    <w:rsid w:val="00706CBC"/>
    <w:rsid w:val="00706DF8"/>
    <w:rsid w:val="0070703F"/>
    <w:rsid w:val="007071E5"/>
    <w:rsid w:val="007071EF"/>
    <w:rsid w:val="007072B0"/>
    <w:rsid w:val="00707521"/>
    <w:rsid w:val="0070791D"/>
    <w:rsid w:val="00707978"/>
    <w:rsid w:val="00707BB3"/>
    <w:rsid w:val="00707CC9"/>
    <w:rsid w:val="00707D82"/>
    <w:rsid w:val="00707E05"/>
    <w:rsid w:val="007101B1"/>
    <w:rsid w:val="0071028D"/>
    <w:rsid w:val="00710355"/>
    <w:rsid w:val="0071039E"/>
    <w:rsid w:val="007103D1"/>
    <w:rsid w:val="007104D4"/>
    <w:rsid w:val="00710C06"/>
    <w:rsid w:val="00710D22"/>
    <w:rsid w:val="00710D2C"/>
    <w:rsid w:val="00711082"/>
    <w:rsid w:val="00711113"/>
    <w:rsid w:val="007119CB"/>
    <w:rsid w:val="007119E3"/>
    <w:rsid w:val="00711D75"/>
    <w:rsid w:val="00711DB8"/>
    <w:rsid w:val="00711FC6"/>
    <w:rsid w:val="007123FF"/>
    <w:rsid w:val="007125BC"/>
    <w:rsid w:val="00712716"/>
    <w:rsid w:val="007127C4"/>
    <w:rsid w:val="007127D5"/>
    <w:rsid w:val="00712CAB"/>
    <w:rsid w:val="00713176"/>
    <w:rsid w:val="00713229"/>
    <w:rsid w:val="0071329B"/>
    <w:rsid w:val="007133BA"/>
    <w:rsid w:val="0071351F"/>
    <w:rsid w:val="00713564"/>
    <w:rsid w:val="0071365C"/>
    <w:rsid w:val="00713799"/>
    <w:rsid w:val="00713AB0"/>
    <w:rsid w:val="00713C0F"/>
    <w:rsid w:val="00713DE0"/>
    <w:rsid w:val="00713F90"/>
    <w:rsid w:val="007141FD"/>
    <w:rsid w:val="00714916"/>
    <w:rsid w:val="00714FC0"/>
    <w:rsid w:val="007154C4"/>
    <w:rsid w:val="00715901"/>
    <w:rsid w:val="00715934"/>
    <w:rsid w:val="0071597A"/>
    <w:rsid w:val="00715F0D"/>
    <w:rsid w:val="00716002"/>
    <w:rsid w:val="0071666C"/>
    <w:rsid w:val="00716AEC"/>
    <w:rsid w:val="00716CAD"/>
    <w:rsid w:val="00716DB5"/>
    <w:rsid w:val="00716DBC"/>
    <w:rsid w:val="00716F2A"/>
    <w:rsid w:val="00716F7C"/>
    <w:rsid w:val="00717019"/>
    <w:rsid w:val="0071712B"/>
    <w:rsid w:val="0071726E"/>
    <w:rsid w:val="007172DE"/>
    <w:rsid w:val="007175A3"/>
    <w:rsid w:val="0071764C"/>
    <w:rsid w:val="007176FD"/>
    <w:rsid w:val="007177E1"/>
    <w:rsid w:val="007178F3"/>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706"/>
    <w:rsid w:val="007239BE"/>
    <w:rsid w:val="00723A46"/>
    <w:rsid w:val="00723B60"/>
    <w:rsid w:val="00723BF2"/>
    <w:rsid w:val="00723E59"/>
    <w:rsid w:val="00723F60"/>
    <w:rsid w:val="00723F76"/>
    <w:rsid w:val="00724009"/>
    <w:rsid w:val="007242AA"/>
    <w:rsid w:val="007242E2"/>
    <w:rsid w:val="007243DA"/>
    <w:rsid w:val="007245C4"/>
    <w:rsid w:val="0072477E"/>
    <w:rsid w:val="00724F81"/>
    <w:rsid w:val="00724FE7"/>
    <w:rsid w:val="007250E4"/>
    <w:rsid w:val="0072530C"/>
    <w:rsid w:val="0072545D"/>
    <w:rsid w:val="00725596"/>
    <w:rsid w:val="00725728"/>
    <w:rsid w:val="00725AC4"/>
    <w:rsid w:val="00725BDB"/>
    <w:rsid w:val="00725CC8"/>
    <w:rsid w:val="007260E2"/>
    <w:rsid w:val="00726217"/>
    <w:rsid w:val="00726697"/>
    <w:rsid w:val="00726760"/>
    <w:rsid w:val="00726BE0"/>
    <w:rsid w:val="00726D7D"/>
    <w:rsid w:val="00726E27"/>
    <w:rsid w:val="00726FE7"/>
    <w:rsid w:val="00727120"/>
    <w:rsid w:val="00727130"/>
    <w:rsid w:val="0072733F"/>
    <w:rsid w:val="007273C3"/>
    <w:rsid w:val="007274D7"/>
    <w:rsid w:val="0072774D"/>
    <w:rsid w:val="00727815"/>
    <w:rsid w:val="00727B35"/>
    <w:rsid w:val="00727B99"/>
    <w:rsid w:val="00727CAB"/>
    <w:rsid w:val="007300E3"/>
    <w:rsid w:val="007301FB"/>
    <w:rsid w:val="0073095A"/>
    <w:rsid w:val="00730974"/>
    <w:rsid w:val="00730C40"/>
    <w:rsid w:val="00730E16"/>
    <w:rsid w:val="00730E62"/>
    <w:rsid w:val="0073126D"/>
    <w:rsid w:val="007312A2"/>
    <w:rsid w:val="00731817"/>
    <w:rsid w:val="0073182E"/>
    <w:rsid w:val="007319A9"/>
    <w:rsid w:val="00731A60"/>
    <w:rsid w:val="00731CA4"/>
    <w:rsid w:val="00731F9B"/>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46C"/>
    <w:rsid w:val="0073552B"/>
    <w:rsid w:val="00735556"/>
    <w:rsid w:val="00735649"/>
    <w:rsid w:val="007356C0"/>
    <w:rsid w:val="00735957"/>
    <w:rsid w:val="007360D7"/>
    <w:rsid w:val="00736158"/>
    <w:rsid w:val="00736442"/>
    <w:rsid w:val="007365D3"/>
    <w:rsid w:val="00736705"/>
    <w:rsid w:val="00736816"/>
    <w:rsid w:val="007368C7"/>
    <w:rsid w:val="0073694C"/>
    <w:rsid w:val="00736CE7"/>
    <w:rsid w:val="00736D6A"/>
    <w:rsid w:val="00736E8B"/>
    <w:rsid w:val="00737272"/>
    <w:rsid w:val="00737367"/>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707"/>
    <w:rsid w:val="007417AE"/>
    <w:rsid w:val="00741901"/>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115"/>
    <w:rsid w:val="00743198"/>
    <w:rsid w:val="007431A9"/>
    <w:rsid w:val="00743354"/>
    <w:rsid w:val="007434C3"/>
    <w:rsid w:val="007434E1"/>
    <w:rsid w:val="00743FCF"/>
    <w:rsid w:val="00744039"/>
    <w:rsid w:val="0074425E"/>
    <w:rsid w:val="00744419"/>
    <w:rsid w:val="007445C2"/>
    <w:rsid w:val="00744691"/>
    <w:rsid w:val="0074469F"/>
    <w:rsid w:val="007446A4"/>
    <w:rsid w:val="00744831"/>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AA4"/>
    <w:rsid w:val="00745B0D"/>
    <w:rsid w:val="00745E02"/>
    <w:rsid w:val="0074603D"/>
    <w:rsid w:val="00746049"/>
    <w:rsid w:val="00746137"/>
    <w:rsid w:val="00746944"/>
    <w:rsid w:val="007469EA"/>
    <w:rsid w:val="00746AC2"/>
    <w:rsid w:val="00746AF7"/>
    <w:rsid w:val="00746D13"/>
    <w:rsid w:val="00746F82"/>
    <w:rsid w:val="00747006"/>
    <w:rsid w:val="007470AF"/>
    <w:rsid w:val="007472F8"/>
    <w:rsid w:val="0074744E"/>
    <w:rsid w:val="007476D6"/>
    <w:rsid w:val="00747705"/>
    <w:rsid w:val="00747793"/>
    <w:rsid w:val="00747944"/>
    <w:rsid w:val="00747C05"/>
    <w:rsid w:val="00747CC0"/>
    <w:rsid w:val="00747E47"/>
    <w:rsid w:val="00750182"/>
    <w:rsid w:val="00750F64"/>
    <w:rsid w:val="00750F6A"/>
    <w:rsid w:val="00750F79"/>
    <w:rsid w:val="00750F86"/>
    <w:rsid w:val="0075102E"/>
    <w:rsid w:val="007510FC"/>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648"/>
    <w:rsid w:val="00752C00"/>
    <w:rsid w:val="00752F66"/>
    <w:rsid w:val="007532CF"/>
    <w:rsid w:val="007533CD"/>
    <w:rsid w:val="00753442"/>
    <w:rsid w:val="00753659"/>
    <w:rsid w:val="00753733"/>
    <w:rsid w:val="007537FF"/>
    <w:rsid w:val="007539B2"/>
    <w:rsid w:val="007539DF"/>
    <w:rsid w:val="00753BEB"/>
    <w:rsid w:val="00753C24"/>
    <w:rsid w:val="00753D8A"/>
    <w:rsid w:val="00753E28"/>
    <w:rsid w:val="00753F45"/>
    <w:rsid w:val="007540D6"/>
    <w:rsid w:val="0075454B"/>
    <w:rsid w:val="00754679"/>
    <w:rsid w:val="00754914"/>
    <w:rsid w:val="007549BB"/>
    <w:rsid w:val="00754A06"/>
    <w:rsid w:val="00754AD0"/>
    <w:rsid w:val="00754AFC"/>
    <w:rsid w:val="00754D7B"/>
    <w:rsid w:val="00754D90"/>
    <w:rsid w:val="007552F8"/>
    <w:rsid w:val="0075535C"/>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621"/>
    <w:rsid w:val="0075772E"/>
    <w:rsid w:val="00757795"/>
    <w:rsid w:val="00757DB2"/>
    <w:rsid w:val="00757F0C"/>
    <w:rsid w:val="00757F95"/>
    <w:rsid w:val="00760029"/>
    <w:rsid w:val="0076019A"/>
    <w:rsid w:val="00760BCB"/>
    <w:rsid w:val="00760C63"/>
    <w:rsid w:val="00760DCC"/>
    <w:rsid w:val="007618BD"/>
    <w:rsid w:val="00761BB3"/>
    <w:rsid w:val="00761BD4"/>
    <w:rsid w:val="00761E42"/>
    <w:rsid w:val="007620BF"/>
    <w:rsid w:val="007623D4"/>
    <w:rsid w:val="007625AD"/>
    <w:rsid w:val="0076263F"/>
    <w:rsid w:val="00762773"/>
    <w:rsid w:val="00762D18"/>
    <w:rsid w:val="0076324E"/>
    <w:rsid w:val="0076344C"/>
    <w:rsid w:val="00763494"/>
    <w:rsid w:val="00763501"/>
    <w:rsid w:val="007635A1"/>
    <w:rsid w:val="00763980"/>
    <w:rsid w:val="00763A91"/>
    <w:rsid w:val="00763A93"/>
    <w:rsid w:val="00763EEC"/>
    <w:rsid w:val="00763FBA"/>
    <w:rsid w:val="007643A4"/>
    <w:rsid w:val="00764425"/>
    <w:rsid w:val="0076447E"/>
    <w:rsid w:val="0076469E"/>
    <w:rsid w:val="007646AD"/>
    <w:rsid w:val="0076476C"/>
    <w:rsid w:val="00764B9A"/>
    <w:rsid w:val="00764C02"/>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7377"/>
    <w:rsid w:val="007674E7"/>
    <w:rsid w:val="0076772A"/>
    <w:rsid w:val="00767F12"/>
    <w:rsid w:val="00770259"/>
    <w:rsid w:val="0077040A"/>
    <w:rsid w:val="007708B4"/>
    <w:rsid w:val="007708F3"/>
    <w:rsid w:val="00770C45"/>
    <w:rsid w:val="00770E3D"/>
    <w:rsid w:val="00771136"/>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385E"/>
    <w:rsid w:val="00773CA0"/>
    <w:rsid w:val="00773D8D"/>
    <w:rsid w:val="00773E4F"/>
    <w:rsid w:val="00773EE5"/>
    <w:rsid w:val="00774002"/>
    <w:rsid w:val="007741A8"/>
    <w:rsid w:val="007743B8"/>
    <w:rsid w:val="00774437"/>
    <w:rsid w:val="007744E6"/>
    <w:rsid w:val="00774726"/>
    <w:rsid w:val="007747F4"/>
    <w:rsid w:val="00774CD0"/>
    <w:rsid w:val="00774D2C"/>
    <w:rsid w:val="00774EE6"/>
    <w:rsid w:val="0077518D"/>
    <w:rsid w:val="007752C0"/>
    <w:rsid w:val="0077562B"/>
    <w:rsid w:val="00775804"/>
    <w:rsid w:val="00775829"/>
    <w:rsid w:val="0077590F"/>
    <w:rsid w:val="00776099"/>
    <w:rsid w:val="00776380"/>
    <w:rsid w:val="0077670C"/>
    <w:rsid w:val="00776715"/>
    <w:rsid w:val="0077684D"/>
    <w:rsid w:val="00776986"/>
    <w:rsid w:val="007769E5"/>
    <w:rsid w:val="00776B04"/>
    <w:rsid w:val="00776B4B"/>
    <w:rsid w:val="00776C18"/>
    <w:rsid w:val="00776CCC"/>
    <w:rsid w:val="00776D83"/>
    <w:rsid w:val="00776E2F"/>
    <w:rsid w:val="00776E9D"/>
    <w:rsid w:val="007770E1"/>
    <w:rsid w:val="00777386"/>
    <w:rsid w:val="007775BE"/>
    <w:rsid w:val="00777803"/>
    <w:rsid w:val="0077782D"/>
    <w:rsid w:val="007779D1"/>
    <w:rsid w:val="00777BE5"/>
    <w:rsid w:val="00777DE2"/>
    <w:rsid w:val="00777E82"/>
    <w:rsid w:val="0078005C"/>
    <w:rsid w:val="00780094"/>
    <w:rsid w:val="007801F0"/>
    <w:rsid w:val="007803B0"/>
    <w:rsid w:val="007805C7"/>
    <w:rsid w:val="007806EA"/>
    <w:rsid w:val="00780794"/>
    <w:rsid w:val="007807D1"/>
    <w:rsid w:val="007808FD"/>
    <w:rsid w:val="00780ABE"/>
    <w:rsid w:val="00780BF6"/>
    <w:rsid w:val="00780C49"/>
    <w:rsid w:val="00780FC8"/>
    <w:rsid w:val="0078104C"/>
    <w:rsid w:val="00781192"/>
    <w:rsid w:val="00781636"/>
    <w:rsid w:val="0078170B"/>
    <w:rsid w:val="007818F5"/>
    <w:rsid w:val="00781ABC"/>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66B"/>
    <w:rsid w:val="0078372E"/>
    <w:rsid w:val="0078374D"/>
    <w:rsid w:val="0078376E"/>
    <w:rsid w:val="007837A1"/>
    <w:rsid w:val="00783AC9"/>
    <w:rsid w:val="00783F8A"/>
    <w:rsid w:val="0078445F"/>
    <w:rsid w:val="007844F1"/>
    <w:rsid w:val="007844F4"/>
    <w:rsid w:val="00784711"/>
    <w:rsid w:val="00784819"/>
    <w:rsid w:val="007848CB"/>
    <w:rsid w:val="00784990"/>
    <w:rsid w:val="00784C7E"/>
    <w:rsid w:val="00784E33"/>
    <w:rsid w:val="007851E5"/>
    <w:rsid w:val="0078523A"/>
    <w:rsid w:val="007853AD"/>
    <w:rsid w:val="0078563F"/>
    <w:rsid w:val="0078586A"/>
    <w:rsid w:val="007858D5"/>
    <w:rsid w:val="00785BF1"/>
    <w:rsid w:val="00785C62"/>
    <w:rsid w:val="00785CFD"/>
    <w:rsid w:val="00785DD0"/>
    <w:rsid w:val="00786313"/>
    <w:rsid w:val="007867EB"/>
    <w:rsid w:val="00786C06"/>
    <w:rsid w:val="00786D3E"/>
    <w:rsid w:val="00786FA3"/>
    <w:rsid w:val="00787089"/>
    <w:rsid w:val="0078710E"/>
    <w:rsid w:val="00787591"/>
    <w:rsid w:val="00787708"/>
    <w:rsid w:val="00787738"/>
    <w:rsid w:val="0078783B"/>
    <w:rsid w:val="00787EA7"/>
    <w:rsid w:val="007900A4"/>
    <w:rsid w:val="0079018A"/>
    <w:rsid w:val="007904F7"/>
    <w:rsid w:val="0079060B"/>
    <w:rsid w:val="00790BCD"/>
    <w:rsid w:val="00790E4C"/>
    <w:rsid w:val="00791031"/>
    <w:rsid w:val="00791181"/>
    <w:rsid w:val="00791520"/>
    <w:rsid w:val="00791779"/>
    <w:rsid w:val="0079189A"/>
    <w:rsid w:val="007919A9"/>
    <w:rsid w:val="00791D2B"/>
    <w:rsid w:val="00791F9D"/>
    <w:rsid w:val="00792651"/>
    <w:rsid w:val="007926C4"/>
    <w:rsid w:val="00792D8D"/>
    <w:rsid w:val="007931D2"/>
    <w:rsid w:val="007935C1"/>
    <w:rsid w:val="0079361A"/>
    <w:rsid w:val="0079363A"/>
    <w:rsid w:val="007937B7"/>
    <w:rsid w:val="00793CA5"/>
    <w:rsid w:val="00793D4D"/>
    <w:rsid w:val="00793FE5"/>
    <w:rsid w:val="00794109"/>
    <w:rsid w:val="00794658"/>
    <w:rsid w:val="00794AE8"/>
    <w:rsid w:val="00794C38"/>
    <w:rsid w:val="00794E1F"/>
    <w:rsid w:val="0079521E"/>
    <w:rsid w:val="0079525F"/>
    <w:rsid w:val="00795531"/>
    <w:rsid w:val="00795587"/>
    <w:rsid w:val="0079563F"/>
    <w:rsid w:val="007957CC"/>
    <w:rsid w:val="00795D0B"/>
    <w:rsid w:val="00795EA8"/>
    <w:rsid w:val="00795EAB"/>
    <w:rsid w:val="007960C0"/>
    <w:rsid w:val="0079612D"/>
    <w:rsid w:val="00796135"/>
    <w:rsid w:val="00796245"/>
    <w:rsid w:val="0079645C"/>
    <w:rsid w:val="007964FD"/>
    <w:rsid w:val="00796519"/>
    <w:rsid w:val="00796694"/>
    <w:rsid w:val="0079670A"/>
    <w:rsid w:val="00796B1F"/>
    <w:rsid w:val="0079732C"/>
    <w:rsid w:val="0079759C"/>
    <w:rsid w:val="0079760C"/>
    <w:rsid w:val="007976F5"/>
    <w:rsid w:val="00797713"/>
    <w:rsid w:val="00797995"/>
    <w:rsid w:val="00797F6F"/>
    <w:rsid w:val="007A0612"/>
    <w:rsid w:val="007A07CD"/>
    <w:rsid w:val="007A0984"/>
    <w:rsid w:val="007A0AE2"/>
    <w:rsid w:val="007A0C01"/>
    <w:rsid w:val="007A0DB6"/>
    <w:rsid w:val="007A0E04"/>
    <w:rsid w:val="007A0E95"/>
    <w:rsid w:val="007A1082"/>
    <w:rsid w:val="007A140B"/>
    <w:rsid w:val="007A196E"/>
    <w:rsid w:val="007A1B1A"/>
    <w:rsid w:val="007A1BC8"/>
    <w:rsid w:val="007A1C1F"/>
    <w:rsid w:val="007A1E5C"/>
    <w:rsid w:val="007A1F74"/>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E9D"/>
    <w:rsid w:val="007A5FE6"/>
    <w:rsid w:val="007A62C9"/>
    <w:rsid w:val="007A63AE"/>
    <w:rsid w:val="007A675B"/>
    <w:rsid w:val="007A6781"/>
    <w:rsid w:val="007A6979"/>
    <w:rsid w:val="007A6A3A"/>
    <w:rsid w:val="007A6A4A"/>
    <w:rsid w:val="007A6A7C"/>
    <w:rsid w:val="007A6AC6"/>
    <w:rsid w:val="007A6B28"/>
    <w:rsid w:val="007A6B9F"/>
    <w:rsid w:val="007A6CCB"/>
    <w:rsid w:val="007A6EED"/>
    <w:rsid w:val="007A7361"/>
    <w:rsid w:val="007A76BF"/>
    <w:rsid w:val="007A791D"/>
    <w:rsid w:val="007A7A6A"/>
    <w:rsid w:val="007A7B64"/>
    <w:rsid w:val="007A7C97"/>
    <w:rsid w:val="007A7D54"/>
    <w:rsid w:val="007B0202"/>
    <w:rsid w:val="007B038D"/>
    <w:rsid w:val="007B0852"/>
    <w:rsid w:val="007B0D4F"/>
    <w:rsid w:val="007B0DBD"/>
    <w:rsid w:val="007B1036"/>
    <w:rsid w:val="007B1719"/>
    <w:rsid w:val="007B1ABA"/>
    <w:rsid w:val="007B2212"/>
    <w:rsid w:val="007B227F"/>
    <w:rsid w:val="007B2400"/>
    <w:rsid w:val="007B25EB"/>
    <w:rsid w:val="007B2D21"/>
    <w:rsid w:val="007B2F2F"/>
    <w:rsid w:val="007B2F8D"/>
    <w:rsid w:val="007B3097"/>
    <w:rsid w:val="007B30B2"/>
    <w:rsid w:val="007B3168"/>
    <w:rsid w:val="007B32BB"/>
    <w:rsid w:val="007B3481"/>
    <w:rsid w:val="007B3D5E"/>
    <w:rsid w:val="007B3ED2"/>
    <w:rsid w:val="007B3FFD"/>
    <w:rsid w:val="007B4217"/>
    <w:rsid w:val="007B4381"/>
    <w:rsid w:val="007B43D0"/>
    <w:rsid w:val="007B43D9"/>
    <w:rsid w:val="007B4699"/>
    <w:rsid w:val="007B474F"/>
    <w:rsid w:val="007B47F5"/>
    <w:rsid w:val="007B4AF7"/>
    <w:rsid w:val="007B4CAD"/>
    <w:rsid w:val="007B4CEF"/>
    <w:rsid w:val="007B5262"/>
    <w:rsid w:val="007B548D"/>
    <w:rsid w:val="007B5538"/>
    <w:rsid w:val="007B57A2"/>
    <w:rsid w:val="007B5858"/>
    <w:rsid w:val="007B5869"/>
    <w:rsid w:val="007B5962"/>
    <w:rsid w:val="007B5A6A"/>
    <w:rsid w:val="007B5AE3"/>
    <w:rsid w:val="007B5FB7"/>
    <w:rsid w:val="007B6042"/>
    <w:rsid w:val="007B622B"/>
    <w:rsid w:val="007B64BE"/>
    <w:rsid w:val="007B66A6"/>
    <w:rsid w:val="007B683C"/>
    <w:rsid w:val="007B6F63"/>
    <w:rsid w:val="007B7044"/>
    <w:rsid w:val="007B7347"/>
    <w:rsid w:val="007B74DD"/>
    <w:rsid w:val="007B7A66"/>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85D"/>
    <w:rsid w:val="007C1987"/>
    <w:rsid w:val="007C21C1"/>
    <w:rsid w:val="007C2261"/>
    <w:rsid w:val="007C2445"/>
    <w:rsid w:val="007C27AC"/>
    <w:rsid w:val="007C29FB"/>
    <w:rsid w:val="007C2ACC"/>
    <w:rsid w:val="007C2CD7"/>
    <w:rsid w:val="007C2D8C"/>
    <w:rsid w:val="007C2ED0"/>
    <w:rsid w:val="007C321B"/>
    <w:rsid w:val="007C35AF"/>
    <w:rsid w:val="007C3607"/>
    <w:rsid w:val="007C3771"/>
    <w:rsid w:val="007C3A52"/>
    <w:rsid w:val="007C3A94"/>
    <w:rsid w:val="007C3DCB"/>
    <w:rsid w:val="007C3EA0"/>
    <w:rsid w:val="007C408C"/>
    <w:rsid w:val="007C40AC"/>
    <w:rsid w:val="007C4318"/>
    <w:rsid w:val="007C441F"/>
    <w:rsid w:val="007C45C4"/>
    <w:rsid w:val="007C46C3"/>
    <w:rsid w:val="007C4AF6"/>
    <w:rsid w:val="007C4C7B"/>
    <w:rsid w:val="007C4D32"/>
    <w:rsid w:val="007C4E93"/>
    <w:rsid w:val="007C567C"/>
    <w:rsid w:val="007C576B"/>
    <w:rsid w:val="007C57C5"/>
    <w:rsid w:val="007C581C"/>
    <w:rsid w:val="007C5A17"/>
    <w:rsid w:val="007C5C21"/>
    <w:rsid w:val="007C5F6B"/>
    <w:rsid w:val="007C6148"/>
    <w:rsid w:val="007C6817"/>
    <w:rsid w:val="007C696A"/>
    <w:rsid w:val="007C6B2D"/>
    <w:rsid w:val="007C6BB1"/>
    <w:rsid w:val="007C6E5F"/>
    <w:rsid w:val="007C7370"/>
    <w:rsid w:val="007C73E0"/>
    <w:rsid w:val="007C747B"/>
    <w:rsid w:val="007C7996"/>
    <w:rsid w:val="007C7FAD"/>
    <w:rsid w:val="007D02AA"/>
    <w:rsid w:val="007D04C8"/>
    <w:rsid w:val="007D056D"/>
    <w:rsid w:val="007D0775"/>
    <w:rsid w:val="007D0EC8"/>
    <w:rsid w:val="007D1256"/>
    <w:rsid w:val="007D1370"/>
    <w:rsid w:val="007D1462"/>
    <w:rsid w:val="007D17F7"/>
    <w:rsid w:val="007D1D36"/>
    <w:rsid w:val="007D1DA4"/>
    <w:rsid w:val="007D1E14"/>
    <w:rsid w:val="007D2085"/>
    <w:rsid w:val="007D20A6"/>
    <w:rsid w:val="007D20B5"/>
    <w:rsid w:val="007D217F"/>
    <w:rsid w:val="007D2BE9"/>
    <w:rsid w:val="007D2D0F"/>
    <w:rsid w:val="007D2EE9"/>
    <w:rsid w:val="007D3332"/>
    <w:rsid w:val="007D3400"/>
    <w:rsid w:val="007D35BF"/>
    <w:rsid w:val="007D38BD"/>
    <w:rsid w:val="007D3CE1"/>
    <w:rsid w:val="007D3E66"/>
    <w:rsid w:val="007D3FCB"/>
    <w:rsid w:val="007D4182"/>
    <w:rsid w:val="007D436E"/>
    <w:rsid w:val="007D4A36"/>
    <w:rsid w:val="007D4E5B"/>
    <w:rsid w:val="007D4F56"/>
    <w:rsid w:val="007D4F65"/>
    <w:rsid w:val="007D503D"/>
    <w:rsid w:val="007D5338"/>
    <w:rsid w:val="007D5417"/>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FB9"/>
    <w:rsid w:val="007E1022"/>
    <w:rsid w:val="007E11AB"/>
    <w:rsid w:val="007E1494"/>
    <w:rsid w:val="007E158C"/>
    <w:rsid w:val="007E15D6"/>
    <w:rsid w:val="007E18B1"/>
    <w:rsid w:val="007E1A8F"/>
    <w:rsid w:val="007E1BC6"/>
    <w:rsid w:val="007E1D0C"/>
    <w:rsid w:val="007E1F8E"/>
    <w:rsid w:val="007E21E7"/>
    <w:rsid w:val="007E227B"/>
    <w:rsid w:val="007E22B9"/>
    <w:rsid w:val="007E230B"/>
    <w:rsid w:val="007E26A8"/>
    <w:rsid w:val="007E28AF"/>
    <w:rsid w:val="007E2B6F"/>
    <w:rsid w:val="007E2BD3"/>
    <w:rsid w:val="007E2CCE"/>
    <w:rsid w:val="007E3067"/>
    <w:rsid w:val="007E309D"/>
    <w:rsid w:val="007E3342"/>
    <w:rsid w:val="007E36C9"/>
    <w:rsid w:val="007E36FF"/>
    <w:rsid w:val="007E37CB"/>
    <w:rsid w:val="007E3BAF"/>
    <w:rsid w:val="007E3BD3"/>
    <w:rsid w:val="007E427F"/>
    <w:rsid w:val="007E42D5"/>
    <w:rsid w:val="007E4B00"/>
    <w:rsid w:val="007E4B12"/>
    <w:rsid w:val="007E4F22"/>
    <w:rsid w:val="007E5175"/>
    <w:rsid w:val="007E572D"/>
    <w:rsid w:val="007E577C"/>
    <w:rsid w:val="007E5783"/>
    <w:rsid w:val="007E5837"/>
    <w:rsid w:val="007E583C"/>
    <w:rsid w:val="007E5B25"/>
    <w:rsid w:val="007E5FB1"/>
    <w:rsid w:val="007E5FD1"/>
    <w:rsid w:val="007E63DD"/>
    <w:rsid w:val="007E65DC"/>
    <w:rsid w:val="007E66CB"/>
    <w:rsid w:val="007E6709"/>
    <w:rsid w:val="007E6805"/>
    <w:rsid w:val="007E6D1C"/>
    <w:rsid w:val="007E7BA7"/>
    <w:rsid w:val="007E7FC4"/>
    <w:rsid w:val="007F00EB"/>
    <w:rsid w:val="007F018A"/>
    <w:rsid w:val="007F0679"/>
    <w:rsid w:val="007F09E8"/>
    <w:rsid w:val="007F0B0A"/>
    <w:rsid w:val="007F0E7F"/>
    <w:rsid w:val="007F0EBB"/>
    <w:rsid w:val="007F0ECE"/>
    <w:rsid w:val="007F0F7C"/>
    <w:rsid w:val="007F1430"/>
    <w:rsid w:val="007F1447"/>
    <w:rsid w:val="007F16ED"/>
    <w:rsid w:val="007F1728"/>
    <w:rsid w:val="007F1776"/>
    <w:rsid w:val="007F1940"/>
    <w:rsid w:val="007F1D42"/>
    <w:rsid w:val="007F1F6F"/>
    <w:rsid w:val="007F2345"/>
    <w:rsid w:val="007F25DF"/>
    <w:rsid w:val="007F2A33"/>
    <w:rsid w:val="007F2A63"/>
    <w:rsid w:val="007F2EC1"/>
    <w:rsid w:val="007F30AF"/>
    <w:rsid w:val="007F3108"/>
    <w:rsid w:val="007F3154"/>
    <w:rsid w:val="007F350F"/>
    <w:rsid w:val="007F3552"/>
    <w:rsid w:val="007F37D9"/>
    <w:rsid w:val="007F3AD5"/>
    <w:rsid w:val="007F3FA3"/>
    <w:rsid w:val="007F42B0"/>
    <w:rsid w:val="007F42D3"/>
    <w:rsid w:val="007F4445"/>
    <w:rsid w:val="007F48A6"/>
    <w:rsid w:val="007F499C"/>
    <w:rsid w:val="007F5102"/>
    <w:rsid w:val="007F5238"/>
    <w:rsid w:val="007F54C1"/>
    <w:rsid w:val="007F55BC"/>
    <w:rsid w:val="007F572F"/>
    <w:rsid w:val="007F5757"/>
    <w:rsid w:val="007F58EC"/>
    <w:rsid w:val="007F5B61"/>
    <w:rsid w:val="007F5DF1"/>
    <w:rsid w:val="007F5DF5"/>
    <w:rsid w:val="007F5F18"/>
    <w:rsid w:val="007F6122"/>
    <w:rsid w:val="007F6419"/>
    <w:rsid w:val="007F6651"/>
    <w:rsid w:val="007F6953"/>
    <w:rsid w:val="007F6CDB"/>
    <w:rsid w:val="007F6D03"/>
    <w:rsid w:val="007F6E8C"/>
    <w:rsid w:val="007F6EF3"/>
    <w:rsid w:val="007F6F3A"/>
    <w:rsid w:val="007F6F6C"/>
    <w:rsid w:val="007F759E"/>
    <w:rsid w:val="007F7846"/>
    <w:rsid w:val="007F7A80"/>
    <w:rsid w:val="007F7B81"/>
    <w:rsid w:val="007F7F15"/>
    <w:rsid w:val="007F7F58"/>
    <w:rsid w:val="00800492"/>
    <w:rsid w:val="008005BA"/>
    <w:rsid w:val="00800676"/>
    <w:rsid w:val="008006AD"/>
    <w:rsid w:val="008008A8"/>
    <w:rsid w:val="00800B67"/>
    <w:rsid w:val="00800CA4"/>
    <w:rsid w:val="00800FC3"/>
    <w:rsid w:val="00801324"/>
    <w:rsid w:val="00801375"/>
    <w:rsid w:val="008016B9"/>
    <w:rsid w:val="00801722"/>
    <w:rsid w:val="00801AAA"/>
    <w:rsid w:val="00801C7D"/>
    <w:rsid w:val="00801CF7"/>
    <w:rsid w:val="00801CFC"/>
    <w:rsid w:val="00801D7A"/>
    <w:rsid w:val="00801F21"/>
    <w:rsid w:val="0080214A"/>
    <w:rsid w:val="0080216A"/>
    <w:rsid w:val="00802245"/>
    <w:rsid w:val="00802316"/>
    <w:rsid w:val="00802581"/>
    <w:rsid w:val="008025C6"/>
    <w:rsid w:val="00802A8A"/>
    <w:rsid w:val="00802C35"/>
    <w:rsid w:val="00802C88"/>
    <w:rsid w:val="00802E65"/>
    <w:rsid w:val="00802EC6"/>
    <w:rsid w:val="00803187"/>
    <w:rsid w:val="0080320E"/>
    <w:rsid w:val="00803256"/>
    <w:rsid w:val="008032C9"/>
    <w:rsid w:val="008036B6"/>
    <w:rsid w:val="008036EF"/>
    <w:rsid w:val="00803997"/>
    <w:rsid w:val="008039BC"/>
    <w:rsid w:val="00803AEA"/>
    <w:rsid w:val="00803B04"/>
    <w:rsid w:val="00803CBC"/>
    <w:rsid w:val="00803D6A"/>
    <w:rsid w:val="00803DA3"/>
    <w:rsid w:val="00803F6C"/>
    <w:rsid w:val="00804294"/>
    <w:rsid w:val="008044C6"/>
    <w:rsid w:val="00804502"/>
    <w:rsid w:val="0080462E"/>
    <w:rsid w:val="008048BB"/>
    <w:rsid w:val="00804D3E"/>
    <w:rsid w:val="008050A1"/>
    <w:rsid w:val="008051D3"/>
    <w:rsid w:val="008052CC"/>
    <w:rsid w:val="0080565D"/>
    <w:rsid w:val="00805C33"/>
    <w:rsid w:val="00805D2A"/>
    <w:rsid w:val="0080657E"/>
    <w:rsid w:val="008066F3"/>
    <w:rsid w:val="0080680A"/>
    <w:rsid w:val="00806897"/>
    <w:rsid w:val="00806934"/>
    <w:rsid w:val="008070DA"/>
    <w:rsid w:val="00807161"/>
    <w:rsid w:val="008072AF"/>
    <w:rsid w:val="008072FE"/>
    <w:rsid w:val="008074F2"/>
    <w:rsid w:val="00807573"/>
    <w:rsid w:val="00807592"/>
    <w:rsid w:val="00807C5A"/>
    <w:rsid w:val="00807C70"/>
    <w:rsid w:val="00807CC4"/>
    <w:rsid w:val="00807D05"/>
    <w:rsid w:val="00807E38"/>
    <w:rsid w:val="008100C0"/>
    <w:rsid w:val="00810138"/>
    <w:rsid w:val="0081090B"/>
    <w:rsid w:val="00810F33"/>
    <w:rsid w:val="00810F76"/>
    <w:rsid w:val="00811448"/>
    <w:rsid w:val="00811968"/>
    <w:rsid w:val="00811B74"/>
    <w:rsid w:val="00811BE1"/>
    <w:rsid w:val="0081228A"/>
    <w:rsid w:val="00812695"/>
    <w:rsid w:val="00812720"/>
    <w:rsid w:val="008128CC"/>
    <w:rsid w:val="00812980"/>
    <w:rsid w:val="00812A01"/>
    <w:rsid w:val="00812A42"/>
    <w:rsid w:val="00812A4F"/>
    <w:rsid w:val="00812C02"/>
    <w:rsid w:val="00812C0E"/>
    <w:rsid w:val="00812E0B"/>
    <w:rsid w:val="0081307C"/>
    <w:rsid w:val="008130A2"/>
    <w:rsid w:val="0081347F"/>
    <w:rsid w:val="00813A93"/>
    <w:rsid w:val="00813D3F"/>
    <w:rsid w:val="00813DD6"/>
    <w:rsid w:val="0081407B"/>
    <w:rsid w:val="00814234"/>
    <w:rsid w:val="00814319"/>
    <w:rsid w:val="00814558"/>
    <w:rsid w:val="0081462A"/>
    <w:rsid w:val="00814694"/>
    <w:rsid w:val="008147DB"/>
    <w:rsid w:val="00814ADC"/>
    <w:rsid w:val="00814BC8"/>
    <w:rsid w:val="00814C84"/>
    <w:rsid w:val="00814F46"/>
    <w:rsid w:val="00814F7A"/>
    <w:rsid w:val="008151B5"/>
    <w:rsid w:val="00815283"/>
    <w:rsid w:val="0081528D"/>
    <w:rsid w:val="0081586F"/>
    <w:rsid w:val="00815980"/>
    <w:rsid w:val="00815CC3"/>
    <w:rsid w:val="00815D60"/>
    <w:rsid w:val="00815DBA"/>
    <w:rsid w:val="00815E94"/>
    <w:rsid w:val="00815FF2"/>
    <w:rsid w:val="008160D9"/>
    <w:rsid w:val="008163E2"/>
    <w:rsid w:val="0081664C"/>
    <w:rsid w:val="00816751"/>
    <w:rsid w:val="00816A8B"/>
    <w:rsid w:val="00816B9F"/>
    <w:rsid w:val="00816DA4"/>
    <w:rsid w:val="00816FC1"/>
    <w:rsid w:val="008170F9"/>
    <w:rsid w:val="008173CA"/>
    <w:rsid w:val="00817834"/>
    <w:rsid w:val="00817A64"/>
    <w:rsid w:val="00817F23"/>
    <w:rsid w:val="00817FE5"/>
    <w:rsid w:val="00820348"/>
    <w:rsid w:val="008204E1"/>
    <w:rsid w:val="0082056C"/>
    <w:rsid w:val="00820689"/>
    <w:rsid w:val="0082073C"/>
    <w:rsid w:val="00820767"/>
    <w:rsid w:val="00820780"/>
    <w:rsid w:val="00820A2F"/>
    <w:rsid w:val="00820DC1"/>
    <w:rsid w:val="00821121"/>
    <w:rsid w:val="008214D6"/>
    <w:rsid w:val="0082154A"/>
    <w:rsid w:val="00821643"/>
    <w:rsid w:val="00821956"/>
    <w:rsid w:val="00821E3E"/>
    <w:rsid w:val="00821E86"/>
    <w:rsid w:val="00821FA7"/>
    <w:rsid w:val="0082204F"/>
    <w:rsid w:val="0082207B"/>
    <w:rsid w:val="00822223"/>
    <w:rsid w:val="0082224A"/>
    <w:rsid w:val="0082241F"/>
    <w:rsid w:val="0082275F"/>
    <w:rsid w:val="00822A50"/>
    <w:rsid w:val="00822B15"/>
    <w:rsid w:val="00822B8E"/>
    <w:rsid w:val="00822D86"/>
    <w:rsid w:val="00823031"/>
    <w:rsid w:val="008234FA"/>
    <w:rsid w:val="00823568"/>
    <w:rsid w:val="00823738"/>
    <w:rsid w:val="00823797"/>
    <w:rsid w:val="008237FE"/>
    <w:rsid w:val="00823951"/>
    <w:rsid w:val="00823BE5"/>
    <w:rsid w:val="00823E45"/>
    <w:rsid w:val="00824587"/>
    <w:rsid w:val="008246C9"/>
    <w:rsid w:val="00824A0E"/>
    <w:rsid w:val="00824C4F"/>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B5"/>
    <w:rsid w:val="00827122"/>
    <w:rsid w:val="0082731B"/>
    <w:rsid w:val="0082739B"/>
    <w:rsid w:val="0082743F"/>
    <w:rsid w:val="00827454"/>
    <w:rsid w:val="00827504"/>
    <w:rsid w:val="008275DD"/>
    <w:rsid w:val="008278F0"/>
    <w:rsid w:val="00827C83"/>
    <w:rsid w:val="0083018A"/>
    <w:rsid w:val="00830200"/>
    <w:rsid w:val="00830781"/>
    <w:rsid w:val="008307DD"/>
    <w:rsid w:val="0083086C"/>
    <w:rsid w:val="008308A4"/>
    <w:rsid w:val="0083091E"/>
    <w:rsid w:val="00830AB9"/>
    <w:rsid w:val="00830C9F"/>
    <w:rsid w:val="008313E1"/>
    <w:rsid w:val="008319C0"/>
    <w:rsid w:val="008319C3"/>
    <w:rsid w:val="00831C20"/>
    <w:rsid w:val="00831CBE"/>
    <w:rsid w:val="008320FE"/>
    <w:rsid w:val="00832129"/>
    <w:rsid w:val="008322BE"/>
    <w:rsid w:val="008326ED"/>
    <w:rsid w:val="008327A8"/>
    <w:rsid w:val="008327BB"/>
    <w:rsid w:val="00832895"/>
    <w:rsid w:val="00832BDB"/>
    <w:rsid w:val="00832C14"/>
    <w:rsid w:val="00832FFE"/>
    <w:rsid w:val="00833012"/>
    <w:rsid w:val="008330BB"/>
    <w:rsid w:val="00833151"/>
    <w:rsid w:val="00833359"/>
    <w:rsid w:val="0083349F"/>
    <w:rsid w:val="008334E2"/>
    <w:rsid w:val="00833508"/>
    <w:rsid w:val="008335AB"/>
    <w:rsid w:val="008335D5"/>
    <w:rsid w:val="00833BC4"/>
    <w:rsid w:val="00833C3E"/>
    <w:rsid w:val="00834196"/>
    <w:rsid w:val="008341DF"/>
    <w:rsid w:val="00834736"/>
    <w:rsid w:val="00834A51"/>
    <w:rsid w:val="00834AD5"/>
    <w:rsid w:val="00834C5B"/>
    <w:rsid w:val="00834CC0"/>
    <w:rsid w:val="00834E53"/>
    <w:rsid w:val="008351B0"/>
    <w:rsid w:val="0083540D"/>
    <w:rsid w:val="00835482"/>
    <w:rsid w:val="008354AA"/>
    <w:rsid w:val="00835A1C"/>
    <w:rsid w:val="00835B0F"/>
    <w:rsid w:val="00835BD6"/>
    <w:rsid w:val="00835C01"/>
    <w:rsid w:val="00835C78"/>
    <w:rsid w:val="00835C83"/>
    <w:rsid w:val="00835CDE"/>
    <w:rsid w:val="00835E29"/>
    <w:rsid w:val="00835E97"/>
    <w:rsid w:val="00835EB4"/>
    <w:rsid w:val="00836332"/>
    <w:rsid w:val="00836993"/>
    <w:rsid w:val="00836B47"/>
    <w:rsid w:val="00836FDF"/>
    <w:rsid w:val="00837066"/>
    <w:rsid w:val="008370C9"/>
    <w:rsid w:val="00837247"/>
    <w:rsid w:val="00837824"/>
    <w:rsid w:val="00837884"/>
    <w:rsid w:val="00837A5A"/>
    <w:rsid w:val="00837C64"/>
    <w:rsid w:val="00837CB6"/>
    <w:rsid w:val="00837F15"/>
    <w:rsid w:val="00837F86"/>
    <w:rsid w:val="0084003C"/>
    <w:rsid w:val="008403C6"/>
    <w:rsid w:val="00840618"/>
    <w:rsid w:val="008406C1"/>
    <w:rsid w:val="00840905"/>
    <w:rsid w:val="00840F14"/>
    <w:rsid w:val="00841001"/>
    <w:rsid w:val="00841044"/>
    <w:rsid w:val="008410D4"/>
    <w:rsid w:val="0084114D"/>
    <w:rsid w:val="00841510"/>
    <w:rsid w:val="00841581"/>
    <w:rsid w:val="0084168F"/>
    <w:rsid w:val="008416D3"/>
    <w:rsid w:val="00841833"/>
    <w:rsid w:val="008418BA"/>
    <w:rsid w:val="008418ED"/>
    <w:rsid w:val="00841AC7"/>
    <w:rsid w:val="00841BBB"/>
    <w:rsid w:val="00841D58"/>
    <w:rsid w:val="00841DA7"/>
    <w:rsid w:val="00841E29"/>
    <w:rsid w:val="00841E48"/>
    <w:rsid w:val="00841FE0"/>
    <w:rsid w:val="008423D0"/>
    <w:rsid w:val="0084282D"/>
    <w:rsid w:val="008428E9"/>
    <w:rsid w:val="00842DD5"/>
    <w:rsid w:val="00843071"/>
    <w:rsid w:val="008431B1"/>
    <w:rsid w:val="008431DA"/>
    <w:rsid w:val="0084341D"/>
    <w:rsid w:val="008435A6"/>
    <w:rsid w:val="008440F1"/>
    <w:rsid w:val="008441CD"/>
    <w:rsid w:val="00844238"/>
    <w:rsid w:val="008442C7"/>
    <w:rsid w:val="008443B7"/>
    <w:rsid w:val="0084443F"/>
    <w:rsid w:val="008447D9"/>
    <w:rsid w:val="00844951"/>
    <w:rsid w:val="00844A11"/>
    <w:rsid w:val="00844E02"/>
    <w:rsid w:val="00844E54"/>
    <w:rsid w:val="00844E5E"/>
    <w:rsid w:val="00845317"/>
    <w:rsid w:val="0084536F"/>
    <w:rsid w:val="0084561E"/>
    <w:rsid w:val="00845AE7"/>
    <w:rsid w:val="00846102"/>
    <w:rsid w:val="00846176"/>
    <w:rsid w:val="008461AA"/>
    <w:rsid w:val="008461D9"/>
    <w:rsid w:val="00846529"/>
    <w:rsid w:val="00846C65"/>
    <w:rsid w:val="00846CFD"/>
    <w:rsid w:val="00846D75"/>
    <w:rsid w:val="00846E28"/>
    <w:rsid w:val="00846F68"/>
    <w:rsid w:val="008470DD"/>
    <w:rsid w:val="008473FE"/>
    <w:rsid w:val="0084759D"/>
    <w:rsid w:val="00847B31"/>
    <w:rsid w:val="00847D18"/>
    <w:rsid w:val="00847E41"/>
    <w:rsid w:val="0085002F"/>
    <w:rsid w:val="008504B1"/>
    <w:rsid w:val="0085069B"/>
    <w:rsid w:val="008507BE"/>
    <w:rsid w:val="008508E5"/>
    <w:rsid w:val="008509C7"/>
    <w:rsid w:val="00850A21"/>
    <w:rsid w:val="00850B93"/>
    <w:rsid w:val="00850BA0"/>
    <w:rsid w:val="00850C31"/>
    <w:rsid w:val="0085124C"/>
    <w:rsid w:val="00851325"/>
    <w:rsid w:val="008516E8"/>
    <w:rsid w:val="00851F76"/>
    <w:rsid w:val="00851FDF"/>
    <w:rsid w:val="008522F3"/>
    <w:rsid w:val="008524DF"/>
    <w:rsid w:val="008526DE"/>
    <w:rsid w:val="00852A0A"/>
    <w:rsid w:val="00852BE6"/>
    <w:rsid w:val="00852FA4"/>
    <w:rsid w:val="008531CC"/>
    <w:rsid w:val="008531FF"/>
    <w:rsid w:val="008532C9"/>
    <w:rsid w:val="0085338C"/>
    <w:rsid w:val="00853493"/>
    <w:rsid w:val="0085366F"/>
    <w:rsid w:val="0085393F"/>
    <w:rsid w:val="008539D7"/>
    <w:rsid w:val="00853A3F"/>
    <w:rsid w:val="00853AE6"/>
    <w:rsid w:val="00853BA5"/>
    <w:rsid w:val="0085400E"/>
    <w:rsid w:val="008540AB"/>
    <w:rsid w:val="008542A2"/>
    <w:rsid w:val="008542E8"/>
    <w:rsid w:val="008543D6"/>
    <w:rsid w:val="008547EB"/>
    <w:rsid w:val="00854C75"/>
    <w:rsid w:val="008554F9"/>
    <w:rsid w:val="008556F8"/>
    <w:rsid w:val="00855EFD"/>
    <w:rsid w:val="0085625B"/>
    <w:rsid w:val="008562D4"/>
    <w:rsid w:val="008563C8"/>
    <w:rsid w:val="008563DD"/>
    <w:rsid w:val="0085663F"/>
    <w:rsid w:val="00856BA8"/>
    <w:rsid w:val="00856D63"/>
    <w:rsid w:val="00856FDB"/>
    <w:rsid w:val="00857313"/>
    <w:rsid w:val="00857424"/>
    <w:rsid w:val="008574CD"/>
    <w:rsid w:val="00857573"/>
    <w:rsid w:val="00857AA7"/>
    <w:rsid w:val="00857E30"/>
    <w:rsid w:val="0086017E"/>
    <w:rsid w:val="0086055D"/>
    <w:rsid w:val="008606B4"/>
    <w:rsid w:val="00860A9D"/>
    <w:rsid w:val="00860DDE"/>
    <w:rsid w:val="00860E35"/>
    <w:rsid w:val="00860FD5"/>
    <w:rsid w:val="00861222"/>
    <w:rsid w:val="00861675"/>
    <w:rsid w:val="00861C2F"/>
    <w:rsid w:val="00861DF6"/>
    <w:rsid w:val="00861E6B"/>
    <w:rsid w:val="00861EE0"/>
    <w:rsid w:val="00861F71"/>
    <w:rsid w:val="008622B0"/>
    <w:rsid w:val="00862317"/>
    <w:rsid w:val="008625CB"/>
    <w:rsid w:val="008626C8"/>
    <w:rsid w:val="0086291F"/>
    <w:rsid w:val="00862981"/>
    <w:rsid w:val="00862DAF"/>
    <w:rsid w:val="00862F37"/>
    <w:rsid w:val="00863030"/>
    <w:rsid w:val="008630E7"/>
    <w:rsid w:val="008631BD"/>
    <w:rsid w:val="0086376C"/>
    <w:rsid w:val="00863A2C"/>
    <w:rsid w:val="00863B7E"/>
    <w:rsid w:val="00863C05"/>
    <w:rsid w:val="00863E34"/>
    <w:rsid w:val="0086400B"/>
    <w:rsid w:val="00864164"/>
    <w:rsid w:val="008644EB"/>
    <w:rsid w:val="00864510"/>
    <w:rsid w:val="0086464D"/>
    <w:rsid w:val="00864791"/>
    <w:rsid w:val="0086496A"/>
    <w:rsid w:val="00864AA4"/>
    <w:rsid w:val="00864B25"/>
    <w:rsid w:val="00864BE6"/>
    <w:rsid w:val="00864C69"/>
    <w:rsid w:val="00864DA0"/>
    <w:rsid w:val="00864E57"/>
    <w:rsid w:val="00864FB6"/>
    <w:rsid w:val="0086506B"/>
    <w:rsid w:val="0086535C"/>
    <w:rsid w:val="008653AD"/>
    <w:rsid w:val="0086564E"/>
    <w:rsid w:val="008657BA"/>
    <w:rsid w:val="00865D00"/>
    <w:rsid w:val="00866150"/>
    <w:rsid w:val="00866243"/>
    <w:rsid w:val="00866293"/>
    <w:rsid w:val="00866302"/>
    <w:rsid w:val="0086676C"/>
    <w:rsid w:val="008668B7"/>
    <w:rsid w:val="00866C14"/>
    <w:rsid w:val="00866C79"/>
    <w:rsid w:val="00866D38"/>
    <w:rsid w:val="00866DCA"/>
    <w:rsid w:val="00866ECF"/>
    <w:rsid w:val="008671F4"/>
    <w:rsid w:val="00867391"/>
    <w:rsid w:val="00867401"/>
    <w:rsid w:val="0086742A"/>
    <w:rsid w:val="00867536"/>
    <w:rsid w:val="008675A2"/>
    <w:rsid w:val="008676FD"/>
    <w:rsid w:val="0086771A"/>
    <w:rsid w:val="008677EF"/>
    <w:rsid w:val="008678BA"/>
    <w:rsid w:val="00867971"/>
    <w:rsid w:val="00867ABE"/>
    <w:rsid w:val="00867AE9"/>
    <w:rsid w:val="00867BCC"/>
    <w:rsid w:val="00867ED1"/>
    <w:rsid w:val="0087025F"/>
    <w:rsid w:val="00870272"/>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2B4"/>
    <w:rsid w:val="008729F6"/>
    <w:rsid w:val="00872CED"/>
    <w:rsid w:val="00872F22"/>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BA6"/>
    <w:rsid w:val="00874D10"/>
    <w:rsid w:val="00874F54"/>
    <w:rsid w:val="008752BF"/>
    <w:rsid w:val="008754EA"/>
    <w:rsid w:val="008755CF"/>
    <w:rsid w:val="008759C1"/>
    <w:rsid w:val="00875A95"/>
    <w:rsid w:val="00875B5F"/>
    <w:rsid w:val="00875C2E"/>
    <w:rsid w:val="00875E06"/>
    <w:rsid w:val="00876016"/>
    <w:rsid w:val="0087624D"/>
    <w:rsid w:val="008762FD"/>
    <w:rsid w:val="008763CE"/>
    <w:rsid w:val="00876665"/>
    <w:rsid w:val="0087676D"/>
    <w:rsid w:val="00876917"/>
    <w:rsid w:val="00876985"/>
    <w:rsid w:val="00876B0D"/>
    <w:rsid w:val="00876D3A"/>
    <w:rsid w:val="00876DE7"/>
    <w:rsid w:val="00876EFB"/>
    <w:rsid w:val="00877141"/>
    <w:rsid w:val="0087799F"/>
    <w:rsid w:val="00877B00"/>
    <w:rsid w:val="00877C43"/>
    <w:rsid w:val="00877D9C"/>
    <w:rsid w:val="00877F20"/>
    <w:rsid w:val="00880BF9"/>
    <w:rsid w:val="00880CA5"/>
    <w:rsid w:val="00880DE8"/>
    <w:rsid w:val="00880E7A"/>
    <w:rsid w:val="0088105C"/>
    <w:rsid w:val="008812B3"/>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B9C"/>
    <w:rsid w:val="00882DBD"/>
    <w:rsid w:val="00882E97"/>
    <w:rsid w:val="00882F13"/>
    <w:rsid w:val="0088301C"/>
    <w:rsid w:val="00883158"/>
    <w:rsid w:val="008831AB"/>
    <w:rsid w:val="00883421"/>
    <w:rsid w:val="00883704"/>
    <w:rsid w:val="00883709"/>
    <w:rsid w:val="00883806"/>
    <w:rsid w:val="00883D01"/>
    <w:rsid w:val="00883D46"/>
    <w:rsid w:val="00883E14"/>
    <w:rsid w:val="008847D8"/>
    <w:rsid w:val="008849C9"/>
    <w:rsid w:val="00884BC2"/>
    <w:rsid w:val="0088508A"/>
    <w:rsid w:val="008851BC"/>
    <w:rsid w:val="008853A2"/>
    <w:rsid w:val="00885400"/>
    <w:rsid w:val="008854C2"/>
    <w:rsid w:val="00885519"/>
    <w:rsid w:val="0088571B"/>
    <w:rsid w:val="0088579E"/>
    <w:rsid w:val="00885865"/>
    <w:rsid w:val="008858B3"/>
    <w:rsid w:val="00885DA1"/>
    <w:rsid w:val="00886183"/>
    <w:rsid w:val="00886246"/>
    <w:rsid w:val="008864BC"/>
    <w:rsid w:val="00886569"/>
    <w:rsid w:val="008865FD"/>
    <w:rsid w:val="008867E0"/>
    <w:rsid w:val="008869F2"/>
    <w:rsid w:val="00886C42"/>
    <w:rsid w:val="00887016"/>
    <w:rsid w:val="00887104"/>
    <w:rsid w:val="00887476"/>
    <w:rsid w:val="008877D2"/>
    <w:rsid w:val="0088798C"/>
    <w:rsid w:val="008879B7"/>
    <w:rsid w:val="00887C27"/>
    <w:rsid w:val="00887C62"/>
    <w:rsid w:val="00887DAC"/>
    <w:rsid w:val="00887E6D"/>
    <w:rsid w:val="00887EF0"/>
    <w:rsid w:val="0089007F"/>
    <w:rsid w:val="008900C2"/>
    <w:rsid w:val="00890236"/>
    <w:rsid w:val="00890343"/>
    <w:rsid w:val="00890597"/>
    <w:rsid w:val="008906E4"/>
    <w:rsid w:val="0089078F"/>
    <w:rsid w:val="008908D6"/>
    <w:rsid w:val="008908ED"/>
    <w:rsid w:val="00890A0C"/>
    <w:rsid w:val="00890C0A"/>
    <w:rsid w:val="00890D1D"/>
    <w:rsid w:val="00890D57"/>
    <w:rsid w:val="008910A8"/>
    <w:rsid w:val="008913F8"/>
    <w:rsid w:val="0089142B"/>
    <w:rsid w:val="00891497"/>
    <w:rsid w:val="008917EA"/>
    <w:rsid w:val="00891883"/>
    <w:rsid w:val="008919BB"/>
    <w:rsid w:val="00891DAA"/>
    <w:rsid w:val="00891DCA"/>
    <w:rsid w:val="00891E4B"/>
    <w:rsid w:val="00891EF4"/>
    <w:rsid w:val="008925CB"/>
    <w:rsid w:val="008927D3"/>
    <w:rsid w:val="00892A33"/>
    <w:rsid w:val="00892AFA"/>
    <w:rsid w:val="00892D1A"/>
    <w:rsid w:val="008932EB"/>
    <w:rsid w:val="00893475"/>
    <w:rsid w:val="0089347C"/>
    <w:rsid w:val="008934A8"/>
    <w:rsid w:val="00893711"/>
    <w:rsid w:val="00893817"/>
    <w:rsid w:val="0089381B"/>
    <w:rsid w:val="00893850"/>
    <w:rsid w:val="0089388D"/>
    <w:rsid w:val="00893EBD"/>
    <w:rsid w:val="00893F8A"/>
    <w:rsid w:val="008945DB"/>
    <w:rsid w:val="008947E6"/>
    <w:rsid w:val="0089488C"/>
    <w:rsid w:val="00894D30"/>
    <w:rsid w:val="00894FFA"/>
    <w:rsid w:val="0089517C"/>
    <w:rsid w:val="0089585D"/>
    <w:rsid w:val="00895D5E"/>
    <w:rsid w:val="00895DE7"/>
    <w:rsid w:val="008960BA"/>
    <w:rsid w:val="0089614A"/>
    <w:rsid w:val="0089631E"/>
    <w:rsid w:val="00896623"/>
    <w:rsid w:val="00896779"/>
    <w:rsid w:val="008967B5"/>
    <w:rsid w:val="0089698D"/>
    <w:rsid w:val="008969BD"/>
    <w:rsid w:val="00896AA7"/>
    <w:rsid w:val="00896B27"/>
    <w:rsid w:val="00896C62"/>
    <w:rsid w:val="00896D55"/>
    <w:rsid w:val="00896D9F"/>
    <w:rsid w:val="00897261"/>
    <w:rsid w:val="00897278"/>
    <w:rsid w:val="00897652"/>
    <w:rsid w:val="00897692"/>
    <w:rsid w:val="0089779E"/>
    <w:rsid w:val="00897871"/>
    <w:rsid w:val="00897AB6"/>
    <w:rsid w:val="00897C63"/>
    <w:rsid w:val="00897D2F"/>
    <w:rsid w:val="00897FBA"/>
    <w:rsid w:val="008A00DA"/>
    <w:rsid w:val="008A0118"/>
    <w:rsid w:val="008A0165"/>
    <w:rsid w:val="008A029F"/>
    <w:rsid w:val="008A0B0E"/>
    <w:rsid w:val="008A0CA5"/>
    <w:rsid w:val="008A0D55"/>
    <w:rsid w:val="008A0E1D"/>
    <w:rsid w:val="008A0E76"/>
    <w:rsid w:val="008A0F0E"/>
    <w:rsid w:val="008A147A"/>
    <w:rsid w:val="008A16D0"/>
    <w:rsid w:val="008A1A20"/>
    <w:rsid w:val="008A1D2D"/>
    <w:rsid w:val="008A1D74"/>
    <w:rsid w:val="008A1E72"/>
    <w:rsid w:val="008A1E77"/>
    <w:rsid w:val="008A1EAC"/>
    <w:rsid w:val="008A1EB7"/>
    <w:rsid w:val="008A2003"/>
    <w:rsid w:val="008A2053"/>
    <w:rsid w:val="008A24A3"/>
    <w:rsid w:val="008A2505"/>
    <w:rsid w:val="008A275C"/>
    <w:rsid w:val="008A2A5D"/>
    <w:rsid w:val="008A2D06"/>
    <w:rsid w:val="008A2D36"/>
    <w:rsid w:val="008A2F40"/>
    <w:rsid w:val="008A2F95"/>
    <w:rsid w:val="008A32A7"/>
    <w:rsid w:val="008A36D3"/>
    <w:rsid w:val="008A3757"/>
    <w:rsid w:val="008A37BE"/>
    <w:rsid w:val="008A3924"/>
    <w:rsid w:val="008A3987"/>
    <w:rsid w:val="008A39CA"/>
    <w:rsid w:val="008A3B06"/>
    <w:rsid w:val="008A3C0C"/>
    <w:rsid w:val="008A3EFF"/>
    <w:rsid w:val="008A3F86"/>
    <w:rsid w:val="008A4050"/>
    <w:rsid w:val="008A4445"/>
    <w:rsid w:val="008A4643"/>
    <w:rsid w:val="008A4781"/>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60E4"/>
    <w:rsid w:val="008A6442"/>
    <w:rsid w:val="008A65E6"/>
    <w:rsid w:val="008A6676"/>
    <w:rsid w:val="008A6745"/>
    <w:rsid w:val="008A719B"/>
    <w:rsid w:val="008A74C9"/>
    <w:rsid w:val="008A7515"/>
    <w:rsid w:val="008A788B"/>
    <w:rsid w:val="008A79FD"/>
    <w:rsid w:val="008A7E2E"/>
    <w:rsid w:val="008B04A6"/>
    <w:rsid w:val="008B05A7"/>
    <w:rsid w:val="008B07C1"/>
    <w:rsid w:val="008B1456"/>
    <w:rsid w:val="008B166B"/>
    <w:rsid w:val="008B178C"/>
    <w:rsid w:val="008B1AB3"/>
    <w:rsid w:val="008B1BAF"/>
    <w:rsid w:val="008B1BBB"/>
    <w:rsid w:val="008B1E21"/>
    <w:rsid w:val="008B1FC9"/>
    <w:rsid w:val="008B2225"/>
    <w:rsid w:val="008B24F0"/>
    <w:rsid w:val="008B27AC"/>
    <w:rsid w:val="008B2B1B"/>
    <w:rsid w:val="008B2D0E"/>
    <w:rsid w:val="008B2D4A"/>
    <w:rsid w:val="008B2DC0"/>
    <w:rsid w:val="008B2EA1"/>
    <w:rsid w:val="008B2F70"/>
    <w:rsid w:val="008B2FD6"/>
    <w:rsid w:val="008B2FF6"/>
    <w:rsid w:val="008B301E"/>
    <w:rsid w:val="008B3112"/>
    <w:rsid w:val="008B3D45"/>
    <w:rsid w:val="008B3E55"/>
    <w:rsid w:val="008B41F9"/>
    <w:rsid w:val="008B439B"/>
    <w:rsid w:val="008B46C1"/>
    <w:rsid w:val="008B4975"/>
    <w:rsid w:val="008B4BF2"/>
    <w:rsid w:val="008B4D3C"/>
    <w:rsid w:val="008B51E4"/>
    <w:rsid w:val="008B547C"/>
    <w:rsid w:val="008B563D"/>
    <w:rsid w:val="008B59DF"/>
    <w:rsid w:val="008B5C43"/>
    <w:rsid w:val="008B5F97"/>
    <w:rsid w:val="008B5FB4"/>
    <w:rsid w:val="008B62CC"/>
    <w:rsid w:val="008B6369"/>
    <w:rsid w:val="008B6442"/>
    <w:rsid w:val="008B6526"/>
    <w:rsid w:val="008B6980"/>
    <w:rsid w:val="008B6E72"/>
    <w:rsid w:val="008B70AD"/>
    <w:rsid w:val="008B71F2"/>
    <w:rsid w:val="008B7501"/>
    <w:rsid w:val="008B759E"/>
    <w:rsid w:val="008B7779"/>
    <w:rsid w:val="008B7ACF"/>
    <w:rsid w:val="008B7CBD"/>
    <w:rsid w:val="008B7EFA"/>
    <w:rsid w:val="008C00EE"/>
    <w:rsid w:val="008C00F8"/>
    <w:rsid w:val="008C018D"/>
    <w:rsid w:val="008C0197"/>
    <w:rsid w:val="008C01DF"/>
    <w:rsid w:val="008C0417"/>
    <w:rsid w:val="008C061C"/>
    <w:rsid w:val="008C06E8"/>
    <w:rsid w:val="008C07AA"/>
    <w:rsid w:val="008C09FC"/>
    <w:rsid w:val="008C0DE4"/>
    <w:rsid w:val="008C0EA1"/>
    <w:rsid w:val="008C0EA9"/>
    <w:rsid w:val="008C0EDA"/>
    <w:rsid w:val="008C0F43"/>
    <w:rsid w:val="008C11D8"/>
    <w:rsid w:val="008C14A4"/>
    <w:rsid w:val="008C1603"/>
    <w:rsid w:val="008C1B45"/>
    <w:rsid w:val="008C1B7B"/>
    <w:rsid w:val="008C1F0B"/>
    <w:rsid w:val="008C1F3A"/>
    <w:rsid w:val="008C2114"/>
    <w:rsid w:val="008C22BE"/>
    <w:rsid w:val="008C235C"/>
    <w:rsid w:val="008C23BB"/>
    <w:rsid w:val="008C243C"/>
    <w:rsid w:val="008C24AF"/>
    <w:rsid w:val="008C24B3"/>
    <w:rsid w:val="008C2716"/>
    <w:rsid w:val="008C2A03"/>
    <w:rsid w:val="008C2B3E"/>
    <w:rsid w:val="008C3385"/>
    <w:rsid w:val="008C33CD"/>
    <w:rsid w:val="008C3429"/>
    <w:rsid w:val="008C3454"/>
    <w:rsid w:val="008C38B3"/>
    <w:rsid w:val="008C3988"/>
    <w:rsid w:val="008C3CA3"/>
    <w:rsid w:val="008C3EC0"/>
    <w:rsid w:val="008C427E"/>
    <w:rsid w:val="008C42EB"/>
    <w:rsid w:val="008C440C"/>
    <w:rsid w:val="008C4724"/>
    <w:rsid w:val="008C48E4"/>
    <w:rsid w:val="008C4A52"/>
    <w:rsid w:val="008C5A54"/>
    <w:rsid w:val="008C5B34"/>
    <w:rsid w:val="008C5DBD"/>
    <w:rsid w:val="008C60AD"/>
    <w:rsid w:val="008C643A"/>
    <w:rsid w:val="008C65A7"/>
    <w:rsid w:val="008C6908"/>
    <w:rsid w:val="008C694C"/>
    <w:rsid w:val="008C699D"/>
    <w:rsid w:val="008C6A33"/>
    <w:rsid w:val="008C6FE0"/>
    <w:rsid w:val="008C7255"/>
    <w:rsid w:val="008C726E"/>
    <w:rsid w:val="008C7428"/>
    <w:rsid w:val="008C74C7"/>
    <w:rsid w:val="008C74E9"/>
    <w:rsid w:val="008C74EC"/>
    <w:rsid w:val="008C761B"/>
    <w:rsid w:val="008C763B"/>
    <w:rsid w:val="008C76B4"/>
    <w:rsid w:val="008C79DD"/>
    <w:rsid w:val="008C7E2B"/>
    <w:rsid w:val="008C7ECC"/>
    <w:rsid w:val="008D006E"/>
    <w:rsid w:val="008D00F9"/>
    <w:rsid w:val="008D018F"/>
    <w:rsid w:val="008D04F7"/>
    <w:rsid w:val="008D071D"/>
    <w:rsid w:val="008D0903"/>
    <w:rsid w:val="008D0E81"/>
    <w:rsid w:val="008D0E95"/>
    <w:rsid w:val="008D1407"/>
    <w:rsid w:val="008D1989"/>
    <w:rsid w:val="008D19F3"/>
    <w:rsid w:val="008D1BAA"/>
    <w:rsid w:val="008D1C05"/>
    <w:rsid w:val="008D1D29"/>
    <w:rsid w:val="008D1DC6"/>
    <w:rsid w:val="008D1F11"/>
    <w:rsid w:val="008D1F5B"/>
    <w:rsid w:val="008D1F88"/>
    <w:rsid w:val="008D1FE1"/>
    <w:rsid w:val="008D2202"/>
    <w:rsid w:val="008D26B9"/>
    <w:rsid w:val="008D26CE"/>
    <w:rsid w:val="008D28FB"/>
    <w:rsid w:val="008D2A20"/>
    <w:rsid w:val="008D2BD3"/>
    <w:rsid w:val="008D2C75"/>
    <w:rsid w:val="008D2C8D"/>
    <w:rsid w:val="008D2D47"/>
    <w:rsid w:val="008D356C"/>
    <w:rsid w:val="008D37AD"/>
    <w:rsid w:val="008D3922"/>
    <w:rsid w:val="008D3A3A"/>
    <w:rsid w:val="008D3AE5"/>
    <w:rsid w:val="008D3FAF"/>
    <w:rsid w:val="008D41AA"/>
    <w:rsid w:val="008D4383"/>
    <w:rsid w:val="008D44F7"/>
    <w:rsid w:val="008D45C5"/>
    <w:rsid w:val="008D4615"/>
    <w:rsid w:val="008D4DB3"/>
    <w:rsid w:val="008D4DD7"/>
    <w:rsid w:val="008D4E71"/>
    <w:rsid w:val="008D52E3"/>
    <w:rsid w:val="008D5638"/>
    <w:rsid w:val="008D587D"/>
    <w:rsid w:val="008D5A98"/>
    <w:rsid w:val="008D5F44"/>
    <w:rsid w:val="008D6240"/>
    <w:rsid w:val="008D64A2"/>
    <w:rsid w:val="008D66DF"/>
    <w:rsid w:val="008D67B7"/>
    <w:rsid w:val="008D6817"/>
    <w:rsid w:val="008D6E5B"/>
    <w:rsid w:val="008D705E"/>
    <w:rsid w:val="008D70BD"/>
    <w:rsid w:val="008D749E"/>
    <w:rsid w:val="008D75BF"/>
    <w:rsid w:val="008D771D"/>
    <w:rsid w:val="008D7AC1"/>
    <w:rsid w:val="008D7F02"/>
    <w:rsid w:val="008D7F0D"/>
    <w:rsid w:val="008D7F66"/>
    <w:rsid w:val="008E04C2"/>
    <w:rsid w:val="008E06A3"/>
    <w:rsid w:val="008E07A3"/>
    <w:rsid w:val="008E093C"/>
    <w:rsid w:val="008E0A6F"/>
    <w:rsid w:val="008E0BD5"/>
    <w:rsid w:val="008E0DCF"/>
    <w:rsid w:val="008E13DD"/>
    <w:rsid w:val="008E150E"/>
    <w:rsid w:val="008E17AD"/>
    <w:rsid w:val="008E17B8"/>
    <w:rsid w:val="008E1E56"/>
    <w:rsid w:val="008E2763"/>
    <w:rsid w:val="008E287F"/>
    <w:rsid w:val="008E29A3"/>
    <w:rsid w:val="008E2A26"/>
    <w:rsid w:val="008E2CC8"/>
    <w:rsid w:val="008E318D"/>
    <w:rsid w:val="008E331E"/>
    <w:rsid w:val="008E3564"/>
    <w:rsid w:val="008E362E"/>
    <w:rsid w:val="008E3676"/>
    <w:rsid w:val="008E375A"/>
    <w:rsid w:val="008E3809"/>
    <w:rsid w:val="008E3B40"/>
    <w:rsid w:val="008E3BBF"/>
    <w:rsid w:val="008E3D96"/>
    <w:rsid w:val="008E3DF0"/>
    <w:rsid w:val="008E42A8"/>
    <w:rsid w:val="008E4811"/>
    <w:rsid w:val="008E4993"/>
    <w:rsid w:val="008E4B8E"/>
    <w:rsid w:val="008E4BB2"/>
    <w:rsid w:val="008E4BD6"/>
    <w:rsid w:val="008E4BF8"/>
    <w:rsid w:val="008E4D86"/>
    <w:rsid w:val="008E4DFA"/>
    <w:rsid w:val="008E4ECE"/>
    <w:rsid w:val="008E4FD3"/>
    <w:rsid w:val="008E5422"/>
    <w:rsid w:val="008E5868"/>
    <w:rsid w:val="008E58D2"/>
    <w:rsid w:val="008E5A64"/>
    <w:rsid w:val="008E5A7B"/>
    <w:rsid w:val="008E5B1E"/>
    <w:rsid w:val="008E5C30"/>
    <w:rsid w:val="008E5D68"/>
    <w:rsid w:val="008E5E71"/>
    <w:rsid w:val="008E5E99"/>
    <w:rsid w:val="008E5F50"/>
    <w:rsid w:val="008E616C"/>
    <w:rsid w:val="008E6212"/>
    <w:rsid w:val="008E634D"/>
    <w:rsid w:val="008E64F5"/>
    <w:rsid w:val="008E66DA"/>
    <w:rsid w:val="008E692A"/>
    <w:rsid w:val="008E6C20"/>
    <w:rsid w:val="008E6DB7"/>
    <w:rsid w:val="008E6ECE"/>
    <w:rsid w:val="008E70E3"/>
    <w:rsid w:val="008E7962"/>
    <w:rsid w:val="008E7B76"/>
    <w:rsid w:val="008E7DBE"/>
    <w:rsid w:val="008E7E2C"/>
    <w:rsid w:val="008F0156"/>
    <w:rsid w:val="008F0306"/>
    <w:rsid w:val="008F038D"/>
    <w:rsid w:val="008F03FB"/>
    <w:rsid w:val="008F0492"/>
    <w:rsid w:val="008F069B"/>
    <w:rsid w:val="008F06E8"/>
    <w:rsid w:val="008F097F"/>
    <w:rsid w:val="008F0A5A"/>
    <w:rsid w:val="008F0BD5"/>
    <w:rsid w:val="008F0C09"/>
    <w:rsid w:val="008F0C27"/>
    <w:rsid w:val="008F0D75"/>
    <w:rsid w:val="008F0E8E"/>
    <w:rsid w:val="008F1059"/>
    <w:rsid w:val="008F1132"/>
    <w:rsid w:val="008F19EA"/>
    <w:rsid w:val="008F1BE1"/>
    <w:rsid w:val="008F1C40"/>
    <w:rsid w:val="008F1CE6"/>
    <w:rsid w:val="008F1CF2"/>
    <w:rsid w:val="008F1D49"/>
    <w:rsid w:val="008F1E6B"/>
    <w:rsid w:val="008F1F31"/>
    <w:rsid w:val="008F1FBA"/>
    <w:rsid w:val="008F20C9"/>
    <w:rsid w:val="008F20D3"/>
    <w:rsid w:val="008F22BC"/>
    <w:rsid w:val="008F23A8"/>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40BD"/>
    <w:rsid w:val="008F41D2"/>
    <w:rsid w:val="008F444F"/>
    <w:rsid w:val="008F4915"/>
    <w:rsid w:val="008F4C78"/>
    <w:rsid w:val="008F4D74"/>
    <w:rsid w:val="008F4E6D"/>
    <w:rsid w:val="008F4ED0"/>
    <w:rsid w:val="008F4F57"/>
    <w:rsid w:val="008F4F95"/>
    <w:rsid w:val="008F4FDB"/>
    <w:rsid w:val="008F509C"/>
    <w:rsid w:val="008F525C"/>
    <w:rsid w:val="008F53BB"/>
    <w:rsid w:val="008F54C1"/>
    <w:rsid w:val="008F55F7"/>
    <w:rsid w:val="008F5BB2"/>
    <w:rsid w:val="008F5E47"/>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8B9"/>
    <w:rsid w:val="008F7910"/>
    <w:rsid w:val="008F792B"/>
    <w:rsid w:val="008F7A67"/>
    <w:rsid w:val="008F7C03"/>
    <w:rsid w:val="0090032F"/>
    <w:rsid w:val="009007AF"/>
    <w:rsid w:val="009008C8"/>
    <w:rsid w:val="00900AEE"/>
    <w:rsid w:val="00900D59"/>
    <w:rsid w:val="00900F7F"/>
    <w:rsid w:val="00901147"/>
    <w:rsid w:val="009011EE"/>
    <w:rsid w:val="00901358"/>
    <w:rsid w:val="00901829"/>
    <w:rsid w:val="0090193F"/>
    <w:rsid w:val="00901948"/>
    <w:rsid w:val="00901A9C"/>
    <w:rsid w:val="00901B25"/>
    <w:rsid w:val="00901BB8"/>
    <w:rsid w:val="00901CE4"/>
    <w:rsid w:val="00901D2F"/>
    <w:rsid w:val="00902157"/>
    <w:rsid w:val="00902162"/>
    <w:rsid w:val="009023A2"/>
    <w:rsid w:val="00902540"/>
    <w:rsid w:val="00902885"/>
    <w:rsid w:val="00902C5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411C"/>
    <w:rsid w:val="00904298"/>
    <w:rsid w:val="0090452B"/>
    <w:rsid w:val="0090458D"/>
    <w:rsid w:val="009047C1"/>
    <w:rsid w:val="009048F0"/>
    <w:rsid w:val="00904970"/>
    <w:rsid w:val="00904A7C"/>
    <w:rsid w:val="00904CDB"/>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4E"/>
    <w:rsid w:val="009064E3"/>
    <w:rsid w:val="00906B27"/>
    <w:rsid w:val="00906B61"/>
    <w:rsid w:val="00906C26"/>
    <w:rsid w:val="00906D97"/>
    <w:rsid w:val="00906EEC"/>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FA1"/>
    <w:rsid w:val="00907FC9"/>
    <w:rsid w:val="009100DA"/>
    <w:rsid w:val="00910156"/>
    <w:rsid w:val="009101A7"/>
    <w:rsid w:val="0091050E"/>
    <w:rsid w:val="009109DB"/>
    <w:rsid w:val="00910B4C"/>
    <w:rsid w:val="00910DE0"/>
    <w:rsid w:val="00910EE0"/>
    <w:rsid w:val="00910FF9"/>
    <w:rsid w:val="009110AF"/>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9C3"/>
    <w:rsid w:val="00914D20"/>
    <w:rsid w:val="00914DEC"/>
    <w:rsid w:val="00914FB9"/>
    <w:rsid w:val="00914FBF"/>
    <w:rsid w:val="00915050"/>
    <w:rsid w:val="009151BC"/>
    <w:rsid w:val="009152CD"/>
    <w:rsid w:val="0091550D"/>
    <w:rsid w:val="009157B9"/>
    <w:rsid w:val="009157C9"/>
    <w:rsid w:val="009157D3"/>
    <w:rsid w:val="009157E9"/>
    <w:rsid w:val="00915E67"/>
    <w:rsid w:val="00916580"/>
    <w:rsid w:val="00916D8F"/>
    <w:rsid w:val="00916DEB"/>
    <w:rsid w:val="00916FB5"/>
    <w:rsid w:val="00916FC0"/>
    <w:rsid w:val="00916FDE"/>
    <w:rsid w:val="00917369"/>
    <w:rsid w:val="0091787E"/>
    <w:rsid w:val="00917BF0"/>
    <w:rsid w:val="00917C06"/>
    <w:rsid w:val="00917EA8"/>
    <w:rsid w:val="00917F23"/>
    <w:rsid w:val="00920234"/>
    <w:rsid w:val="009203AD"/>
    <w:rsid w:val="00920429"/>
    <w:rsid w:val="009204B9"/>
    <w:rsid w:val="00920825"/>
    <w:rsid w:val="00920AA2"/>
    <w:rsid w:val="00920AEC"/>
    <w:rsid w:val="00920B15"/>
    <w:rsid w:val="00920E0B"/>
    <w:rsid w:val="00921022"/>
    <w:rsid w:val="009212B8"/>
    <w:rsid w:val="00921572"/>
    <w:rsid w:val="009217BA"/>
    <w:rsid w:val="00921875"/>
    <w:rsid w:val="00921B15"/>
    <w:rsid w:val="00921B98"/>
    <w:rsid w:val="00921F00"/>
    <w:rsid w:val="009221F7"/>
    <w:rsid w:val="00922230"/>
    <w:rsid w:val="00922265"/>
    <w:rsid w:val="0092244E"/>
    <w:rsid w:val="00922A06"/>
    <w:rsid w:val="00922AE1"/>
    <w:rsid w:val="00922B1A"/>
    <w:rsid w:val="00922B69"/>
    <w:rsid w:val="00922CEF"/>
    <w:rsid w:val="00922F3D"/>
    <w:rsid w:val="0092325E"/>
    <w:rsid w:val="009238A1"/>
    <w:rsid w:val="00923B2D"/>
    <w:rsid w:val="00924555"/>
    <w:rsid w:val="0092455D"/>
    <w:rsid w:val="0092465A"/>
    <w:rsid w:val="00924669"/>
    <w:rsid w:val="00924B9A"/>
    <w:rsid w:val="00924BEA"/>
    <w:rsid w:val="00924CF0"/>
    <w:rsid w:val="00924F73"/>
    <w:rsid w:val="009250D4"/>
    <w:rsid w:val="009255E2"/>
    <w:rsid w:val="009258C5"/>
    <w:rsid w:val="009259FB"/>
    <w:rsid w:val="00925A79"/>
    <w:rsid w:val="00925BA8"/>
    <w:rsid w:val="00925DA3"/>
    <w:rsid w:val="00925DDD"/>
    <w:rsid w:val="00925E12"/>
    <w:rsid w:val="00926031"/>
    <w:rsid w:val="009260EE"/>
    <w:rsid w:val="00926816"/>
    <w:rsid w:val="009268F1"/>
    <w:rsid w:val="00926ABA"/>
    <w:rsid w:val="00926DF9"/>
    <w:rsid w:val="00926F6E"/>
    <w:rsid w:val="0092709F"/>
    <w:rsid w:val="00927254"/>
    <w:rsid w:val="00927815"/>
    <w:rsid w:val="00927A84"/>
    <w:rsid w:val="00927B8E"/>
    <w:rsid w:val="00927E2E"/>
    <w:rsid w:val="00930154"/>
    <w:rsid w:val="009305DF"/>
    <w:rsid w:val="00930654"/>
    <w:rsid w:val="0093079A"/>
    <w:rsid w:val="00930957"/>
    <w:rsid w:val="00930E3E"/>
    <w:rsid w:val="00930FFD"/>
    <w:rsid w:val="00931028"/>
    <w:rsid w:val="0093121C"/>
    <w:rsid w:val="0093161B"/>
    <w:rsid w:val="0093169C"/>
    <w:rsid w:val="00931833"/>
    <w:rsid w:val="00931977"/>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4AC"/>
    <w:rsid w:val="00933538"/>
    <w:rsid w:val="00933B35"/>
    <w:rsid w:val="00933E42"/>
    <w:rsid w:val="0093414F"/>
    <w:rsid w:val="009343B7"/>
    <w:rsid w:val="0093490C"/>
    <w:rsid w:val="009349FE"/>
    <w:rsid w:val="00934D76"/>
    <w:rsid w:val="00935351"/>
    <w:rsid w:val="009354D1"/>
    <w:rsid w:val="009354D2"/>
    <w:rsid w:val="00935B7B"/>
    <w:rsid w:val="00935F45"/>
    <w:rsid w:val="00935FF7"/>
    <w:rsid w:val="0093648B"/>
    <w:rsid w:val="0093655D"/>
    <w:rsid w:val="0093690A"/>
    <w:rsid w:val="00936A4A"/>
    <w:rsid w:val="00936C49"/>
    <w:rsid w:val="0093722D"/>
    <w:rsid w:val="009373A7"/>
    <w:rsid w:val="009374B9"/>
    <w:rsid w:val="0093788E"/>
    <w:rsid w:val="00937935"/>
    <w:rsid w:val="009379D0"/>
    <w:rsid w:val="00937A3A"/>
    <w:rsid w:val="00937D98"/>
    <w:rsid w:val="00937EC2"/>
    <w:rsid w:val="00937F65"/>
    <w:rsid w:val="0094001A"/>
    <w:rsid w:val="009400BB"/>
    <w:rsid w:val="0094068A"/>
    <w:rsid w:val="00940853"/>
    <w:rsid w:val="00940C37"/>
    <w:rsid w:val="00940E39"/>
    <w:rsid w:val="00941089"/>
    <w:rsid w:val="009413CF"/>
    <w:rsid w:val="00941AFC"/>
    <w:rsid w:val="00941D73"/>
    <w:rsid w:val="00941EF1"/>
    <w:rsid w:val="0094209A"/>
    <w:rsid w:val="0094218F"/>
    <w:rsid w:val="0094250D"/>
    <w:rsid w:val="00942529"/>
    <w:rsid w:val="00942651"/>
    <w:rsid w:val="0094282E"/>
    <w:rsid w:val="00942B61"/>
    <w:rsid w:val="00942C37"/>
    <w:rsid w:val="00942D69"/>
    <w:rsid w:val="00942F00"/>
    <w:rsid w:val="0094303C"/>
    <w:rsid w:val="00943139"/>
    <w:rsid w:val="009431A9"/>
    <w:rsid w:val="009431BA"/>
    <w:rsid w:val="00943758"/>
    <w:rsid w:val="0094399F"/>
    <w:rsid w:val="00943F03"/>
    <w:rsid w:val="00943F58"/>
    <w:rsid w:val="00943F64"/>
    <w:rsid w:val="009442EC"/>
    <w:rsid w:val="00944726"/>
    <w:rsid w:val="00944948"/>
    <w:rsid w:val="00944AF2"/>
    <w:rsid w:val="00944C45"/>
    <w:rsid w:val="00944EBB"/>
    <w:rsid w:val="00944F5A"/>
    <w:rsid w:val="00945086"/>
    <w:rsid w:val="009450B9"/>
    <w:rsid w:val="00945188"/>
    <w:rsid w:val="009453E1"/>
    <w:rsid w:val="009455A6"/>
    <w:rsid w:val="009459AF"/>
    <w:rsid w:val="00945CAB"/>
    <w:rsid w:val="00945E13"/>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123"/>
    <w:rsid w:val="009473E3"/>
    <w:rsid w:val="00947573"/>
    <w:rsid w:val="00947739"/>
    <w:rsid w:val="009478A9"/>
    <w:rsid w:val="00947958"/>
    <w:rsid w:val="00947B6E"/>
    <w:rsid w:val="00947E78"/>
    <w:rsid w:val="00950061"/>
    <w:rsid w:val="009502C9"/>
    <w:rsid w:val="00950803"/>
    <w:rsid w:val="0095089A"/>
    <w:rsid w:val="00950A16"/>
    <w:rsid w:val="00950D08"/>
    <w:rsid w:val="00950D46"/>
    <w:rsid w:val="00951071"/>
    <w:rsid w:val="0095118A"/>
    <w:rsid w:val="00951217"/>
    <w:rsid w:val="009512B4"/>
    <w:rsid w:val="00951841"/>
    <w:rsid w:val="00951E30"/>
    <w:rsid w:val="0095219E"/>
    <w:rsid w:val="0095269C"/>
    <w:rsid w:val="009528E5"/>
    <w:rsid w:val="00952ABB"/>
    <w:rsid w:val="00952C19"/>
    <w:rsid w:val="00952D78"/>
    <w:rsid w:val="00953024"/>
    <w:rsid w:val="0095324F"/>
    <w:rsid w:val="009532C2"/>
    <w:rsid w:val="00953478"/>
    <w:rsid w:val="0095369B"/>
    <w:rsid w:val="009539A6"/>
    <w:rsid w:val="00953B77"/>
    <w:rsid w:val="00953E0C"/>
    <w:rsid w:val="00954056"/>
    <w:rsid w:val="009541C4"/>
    <w:rsid w:val="00954596"/>
    <w:rsid w:val="0095464A"/>
    <w:rsid w:val="0095466A"/>
    <w:rsid w:val="00954725"/>
    <w:rsid w:val="00954BC9"/>
    <w:rsid w:val="0095501A"/>
    <w:rsid w:val="009550C6"/>
    <w:rsid w:val="0095534A"/>
    <w:rsid w:val="0095546A"/>
    <w:rsid w:val="00955534"/>
    <w:rsid w:val="00955862"/>
    <w:rsid w:val="009558D0"/>
    <w:rsid w:val="009559B2"/>
    <w:rsid w:val="00955DE9"/>
    <w:rsid w:val="00955F24"/>
    <w:rsid w:val="00955F57"/>
    <w:rsid w:val="00956072"/>
    <w:rsid w:val="009563B6"/>
    <w:rsid w:val="009563CC"/>
    <w:rsid w:val="0095654F"/>
    <w:rsid w:val="00956932"/>
    <w:rsid w:val="00956AC2"/>
    <w:rsid w:val="00956D1A"/>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F4"/>
    <w:rsid w:val="00961136"/>
    <w:rsid w:val="0096119B"/>
    <w:rsid w:val="009612D1"/>
    <w:rsid w:val="009615A3"/>
    <w:rsid w:val="00961808"/>
    <w:rsid w:val="00961D1E"/>
    <w:rsid w:val="00961DD5"/>
    <w:rsid w:val="00962369"/>
    <w:rsid w:val="0096273F"/>
    <w:rsid w:val="00962B45"/>
    <w:rsid w:val="00962C4E"/>
    <w:rsid w:val="00962C62"/>
    <w:rsid w:val="00962D96"/>
    <w:rsid w:val="0096314A"/>
    <w:rsid w:val="00963747"/>
    <w:rsid w:val="00963909"/>
    <w:rsid w:val="009639ED"/>
    <w:rsid w:val="00963A87"/>
    <w:rsid w:val="00963D5B"/>
    <w:rsid w:val="00963E41"/>
    <w:rsid w:val="00963E63"/>
    <w:rsid w:val="00963EF1"/>
    <w:rsid w:val="00963FAD"/>
    <w:rsid w:val="00963FB3"/>
    <w:rsid w:val="00963FDB"/>
    <w:rsid w:val="009640C4"/>
    <w:rsid w:val="0096452F"/>
    <w:rsid w:val="00964584"/>
    <w:rsid w:val="00964661"/>
    <w:rsid w:val="0096466B"/>
    <w:rsid w:val="009646BA"/>
    <w:rsid w:val="00964AD1"/>
    <w:rsid w:val="00964AFC"/>
    <w:rsid w:val="00964C5B"/>
    <w:rsid w:val="00964C79"/>
    <w:rsid w:val="00964D32"/>
    <w:rsid w:val="00964ECF"/>
    <w:rsid w:val="009651C3"/>
    <w:rsid w:val="009651F0"/>
    <w:rsid w:val="00965249"/>
    <w:rsid w:val="00965325"/>
    <w:rsid w:val="009654AB"/>
    <w:rsid w:val="00965551"/>
    <w:rsid w:val="0096569B"/>
    <w:rsid w:val="00965933"/>
    <w:rsid w:val="00965A49"/>
    <w:rsid w:val="00965A5C"/>
    <w:rsid w:val="00965FFA"/>
    <w:rsid w:val="009660AA"/>
    <w:rsid w:val="00966290"/>
    <w:rsid w:val="0096629F"/>
    <w:rsid w:val="009663AC"/>
    <w:rsid w:val="00966648"/>
    <w:rsid w:val="009666EE"/>
    <w:rsid w:val="009667D5"/>
    <w:rsid w:val="009668A4"/>
    <w:rsid w:val="00966ABC"/>
    <w:rsid w:val="00966B9B"/>
    <w:rsid w:val="0096722E"/>
    <w:rsid w:val="00967294"/>
    <w:rsid w:val="009673FB"/>
    <w:rsid w:val="009674DC"/>
    <w:rsid w:val="00967703"/>
    <w:rsid w:val="009677A0"/>
    <w:rsid w:val="0096795F"/>
    <w:rsid w:val="00967B21"/>
    <w:rsid w:val="00967DD9"/>
    <w:rsid w:val="00967E56"/>
    <w:rsid w:val="0097012A"/>
    <w:rsid w:val="00970579"/>
    <w:rsid w:val="009705C2"/>
    <w:rsid w:val="009705CF"/>
    <w:rsid w:val="009708AB"/>
    <w:rsid w:val="009708C4"/>
    <w:rsid w:val="00970933"/>
    <w:rsid w:val="00970AA5"/>
    <w:rsid w:val="00970C8A"/>
    <w:rsid w:val="00970CBB"/>
    <w:rsid w:val="00970FB5"/>
    <w:rsid w:val="009710AF"/>
    <w:rsid w:val="00971131"/>
    <w:rsid w:val="00971159"/>
    <w:rsid w:val="009714A1"/>
    <w:rsid w:val="009714EC"/>
    <w:rsid w:val="0097158D"/>
    <w:rsid w:val="00971745"/>
    <w:rsid w:val="009717DB"/>
    <w:rsid w:val="009719DD"/>
    <w:rsid w:val="00971CFD"/>
    <w:rsid w:val="00971E03"/>
    <w:rsid w:val="00971E18"/>
    <w:rsid w:val="0097226E"/>
    <w:rsid w:val="009722B8"/>
    <w:rsid w:val="009723CB"/>
    <w:rsid w:val="0097243B"/>
    <w:rsid w:val="009727D6"/>
    <w:rsid w:val="00972841"/>
    <w:rsid w:val="00972BF6"/>
    <w:rsid w:val="00972C44"/>
    <w:rsid w:val="0097301B"/>
    <w:rsid w:val="00973316"/>
    <w:rsid w:val="00973619"/>
    <w:rsid w:val="009736D1"/>
    <w:rsid w:val="009738D6"/>
    <w:rsid w:val="009739AE"/>
    <w:rsid w:val="00974082"/>
    <w:rsid w:val="009740F5"/>
    <w:rsid w:val="0097410F"/>
    <w:rsid w:val="00974186"/>
    <w:rsid w:val="00974425"/>
    <w:rsid w:val="0097446D"/>
    <w:rsid w:val="00974886"/>
    <w:rsid w:val="00974A46"/>
    <w:rsid w:val="00974AE1"/>
    <w:rsid w:val="00974B58"/>
    <w:rsid w:val="00974E28"/>
    <w:rsid w:val="00974E5A"/>
    <w:rsid w:val="00974FF4"/>
    <w:rsid w:val="00974FF7"/>
    <w:rsid w:val="009753C4"/>
    <w:rsid w:val="00975494"/>
    <w:rsid w:val="009755F5"/>
    <w:rsid w:val="0097562A"/>
    <w:rsid w:val="00975878"/>
    <w:rsid w:val="0097590E"/>
    <w:rsid w:val="00975984"/>
    <w:rsid w:val="009759E8"/>
    <w:rsid w:val="009761B0"/>
    <w:rsid w:val="009761FD"/>
    <w:rsid w:val="00976369"/>
    <w:rsid w:val="0097646C"/>
    <w:rsid w:val="00976565"/>
    <w:rsid w:val="009768D3"/>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ACD"/>
    <w:rsid w:val="00977B51"/>
    <w:rsid w:val="00977DB7"/>
    <w:rsid w:val="00977DBB"/>
    <w:rsid w:val="00977ED5"/>
    <w:rsid w:val="00977EFA"/>
    <w:rsid w:val="00977F27"/>
    <w:rsid w:val="00977F2D"/>
    <w:rsid w:val="00977FA1"/>
    <w:rsid w:val="00980392"/>
    <w:rsid w:val="009803A8"/>
    <w:rsid w:val="00980436"/>
    <w:rsid w:val="00980505"/>
    <w:rsid w:val="00980860"/>
    <w:rsid w:val="00980901"/>
    <w:rsid w:val="00980D7C"/>
    <w:rsid w:val="00980F49"/>
    <w:rsid w:val="00981247"/>
    <w:rsid w:val="00981272"/>
    <w:rsid w:val="00981541"/>
    <w:rsid w:val="009816EE"/>
    <w:rsid w:val="0098177C"/>
    <w:rsid w:val="0098180D"/>
    <w:rsid w:val="00981967"/>
    <w:rsid w:val="00982152"/>
    <w:rsid w:val="00982247"/>
    <w:rsid w:val="009822B7"/>
    <w:rsid w:val="00982499"/>
    <w:rsid w:val="009824F7"/>
    <w:rsid w:val="009825F5"/>
    <w:rsid w:val="00982C40"/>
    <w:rsid w:val="00982D16"/>
    <w:rsid w:val="00982EC6"/>
    <w:rsid w:val="0098363F"/>
    <w:rsid w:val="0098382C"/>
    <w:rsid w:val="009839DD"/>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610C"/>
    <w:rsid w:val="00986132"/>
    <w:rsid w:val="0098622B"/>
    <w:rsid w:val="00986373"/>
    <w:rsid w:val="00986471"/>
    <w:rsid w:val="00986600"/>
    <w:rsid w:val="0098662C"/>
    <w:rsid w:val="0098678D"/>
    <w:rsid w:val="0098680A"/>
    <w:rsid w:val="00986C9B"/>
    <w:rsid w:val="00986D95"/>
    <w:rsid w:val="00986EB2"/>
    <w:rsid w:val="00987067"/>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BE3"/>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8D1"/>
    <w:rsid w:val="009929A4"/>
    <w:rsid w:val="009929E1"/>
    <w:rsid w:val="00992CE6"/>
    <w:rsid w:val="0099303C"/>
    <w:rsid w:val="009930B1"/>
    <w:rsid w:val="00993406"/>
    <w:rsid w:val="00993AE8"/>
    <w:rsid w:val="00994180"/>
    <w:rsid w:val="009943B6"/>
    <w:rsid w:val="0099448E"/>
    <w:rsid w:val="00994585"/>
    <w:rsid w:val="009946BA"/>
    <w:rsid w:val="00994B76"/>
    <w:rsid w:val="00994BAF"/>
    <w:rsid w:val="00994CDE"/>
    <w:rsid w:val="00994E94"/>
    <w:rsid w:val="00995245"/>
    <w:rsid w:val="009955B6"/>
    <w:rsid w:val="0099564C"/>
    <w:rsid w:val="009956EF"/>
    <w:rsid w:val="0099574C"/>
    <w:rsid w:val="0099582C"/>
    <w:rsid w:val="009959E5"/>
    <w:rsid w:val="00995E6A"/>
    <w:rsid w:val="00996343"/>
    <w:rsid w:val="009965E3"/>
    <w:rsid w:val="0099674C"/>
    <w:rsid w:val="0099689C"/>
    <w:rsid w:val="009968A7"/>
    <w:rsid w:val="00996A1C"/>
    <w:rsid w:val="00996A21"/>
    <w:rsid w:val="00996A49"/>
    <w:rsid w:val="00996E31"/>
    <w:rsid w:val="00996FC2"/>
    <w:rsid w:val="00997181"/>
    <w:rsid w:val="0099721D"/>
    <w:rsid w:val="0099741B"/>
    <w:rsid w:val="0099759D"/>
    <w:rsid w:val="00997BCC"/>
    <w:rsid w:val="00997C25"/>
    <w:rsid w:val="00997C3E"/>
    <w:rsid w:val="00997C76"/>
    <w:rsid w:val="00997CCA"/>
    <w:rsid w:val="009A014D"/>
    <w:rsid w:val="009A0679"/>
    <w:rsid w:val="009A075B"/>
    <w:rsid w:val="009A07BE"/>
    <w:rsid w:val="009A0A06"/>
    <w:rsid w:val="009A0B2F"/>
    <w:rsid w:val="009A0CCC"/>
    <w:rsid w:val="009A108B"/>
    <w:rsid w:val="009A10D4"/>
    <w:rsid w:val="009A10E9"/>
    <w:rsid w:val="009A15CC"/>
    <w:rsid w:val="009A163A"/>
    <w:rsid w:val="009A1958"/>
    <w:rsid w:val="009A1A49"/>
    <w:rsid w:val="009A1A9C"/>
    <w:rsid w:val="009A1D1A"/>
    <w:rsid w:val="009A1F80"/>
    <w:rsid w:val="009A2229"/>
    <w:rsid w:val="009A259B"/>
    <w:rsid w:val="009A287B"/>
    <w:rsid w:val="009A29F5"/>
    <w:rsid w:val="009A2A31"/>
    <w:rsid w:val="009A2E51"/>
    <w:rsid w:val="009A31C6"/>
    <w:rsid w:val="009A36FE"/>
    <w:rsid w:val="009A378C"/>
    <w:rsid w:val="009A39EA"/>
    <w:rsid w:val="009A39F6"/>
    <w:rsid w:val="009A3E8E"/>
    <w:rsid w:val="009A3EF7"/>
    <w:rsid w:val="009A4435"/>
    <w:rsid w:val="009A4756"/>
    <w:rsid w:val="009A4B26"/>
    <w:rsid w:val="009A4FCF"/>
    <w:rsid w:val="009A4FD7"/>
    <w:rsid w:val="009A52B1"/>
    <w:rsid w:val="009A5311"/>
    <w:rsid w:val="009A53D4"/>
    <w:rsid w:val="009A5434"/>
    <w:rsid w:val="009A5481"/>
    <w:rsid w:val="009A5AD0"/>
    <w:rsid w:val="009A5B87"/>
    <w:rsid w:val="009A5CA4"/>
    <w:rsid w:val="009A5D96"/>
    <w:rsid w:val="009A5ECD"/>
    <w:rsid w:val="009A6275"/>
    <w:rsid w:val="009A646E"/>
    <w:rsid w:val="009A652D"/>
    <w:rsid w:val="009A68C1"/>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DBD"/>
    <w:rsid w:val="009A7F01"/>
    <w:rsid w:val="009B00BD"/>
    <w:rsid w:val="009B00C1"/>
    <w:rsid w:val="009B02A0"/>
    <w:rsid w:val="009B0390"/>
    <w:rsid w:val="009B045D"/>
    <w:rsid w:val="009B04A6"/>
    <w:rsid w:val="009B0699"/>
    <w:rsid w:val="009B0A2D"/>
    <w:rsid w:val="009B0C3F"/>
    <w:rsid w:val="009B0D07"/>
    <w:rsid w:val="009B0EF0"/>
    <w:rsid w:val="009B0FE6"/>
    <w:rsid w:val="009B1035"/>
    <w:rsid w:val="009B11CF"/>
    <w:rsid w:val="009B129D"/>
    <w:rsid w:val="009B13C7"/>
    <w:rsid w:val="009B163F"/>
    <w:rsid w:val="009B17F4"/>
    <w:rsid w:val="009B1866"/>
    <w:rsid w:val="009B1B25"/>
    <w:rsid w:val="009B202C"/>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43A4"/>
    <w:rsid w:val="009B43ED"/>
    <w:rsid w:val="009B4560"/>
    <w:rsid w:val="009B488C"/>
    <w:rsid w:val="009B4CC4"/>
    <w:rsid w:val="009B4F07"/>
    <w:rsid w:val="009B50D0"/>
    <w:rsid w:val="009B53AD"/>
    <w:rsid w:val="009B556C"/>
    <w:rsid w:val="009B562C"/>
    <w:rsid w:val="009B5669"/>
    <w:rsid w:val="009B57DA"/>
    <w:rsid w:val="009B5887"/>
    <w:rsid w:val="009B5926"/>
    <w:rsid w:val="009B5D1C"/>
    <w:rsid w:val="009B5F08"/>
    <w:rsid w:val="009B605E"/>
    <w:rsid w:val="009B60D4"/>
    <w:rsid w:val="009B6123"/>
    <w:rsid w:val="009B65D7"/>
    <w:rsid w:val="009B671B"/>
    <w:rsid w:val="009B69D9"/>
    <w:rsid w:val="009B6AB4"/>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AD7"/>
    <w:rsid w:val="009C0B9E"/>
    <w:rsid w:val="009C0C0E"/>
    <w:rsid w:val="009C0D1A"/>
    <w:rsid w:val="009C1062"/>
    <w:rsid w:val="009C1104"/>
    <w:rsid w:val="009C127D"/>
    <w:rsid w:val="009C166E"/>
    <w:rsid w:val="009C1A8A"/>
    <w:rsid w:val="009C1B24"/>
    <w:rsid w:val="009C1BAF"/>
    <w:rsid w:val="009C2068"/>
    <w:rsid w:val="009C20B7"/>
    <w:rsid w:val="009C25EB"/>
    <w:rsid w:val="009C26C3"/>
    <w:rsid w:val="009C2855"/>
    <w:rsid w:val="009C28D9"/>
    <w:rsid w:val="009C292A"/>
    <w:rsid w:val="009C2AA4"/>
    <w:rsid w:val="009C2B61"/>
    <w:rsid w:val="009C2B91"/>
    <w:rsid w:val="009C2B98"/>
    <w:rsid w:val="009C2D0D"/>
    <w:rsid w:val="009C2D48"/>
    <w:rsid w:val="009C2D7A"/>
    <w:rsid w:val="009C3004"/>
    <w:rsid w:val="009C327F"/>
    <w:rsid w:val="009C3531"/>
    <w:rsid w:val="009C379C"/>
    <w:rsid w:val="009C38AF"/>
    <w:rsid w:val="009C3AD9"/>
    <w:rsid w:val="009C3E1D"/>
    <w:rsid w:val="009C3E43"/>
    <w:rsid w:val="009C3FFE"/>
    <w:rsid w:val="009C4319"/>
    <w:rsid w:val="009C45B1"/>
    <w:rsid w:val="009C4820"/>
    <w:rsid w:val="009C49AC"/>
    <w:rsid w:val="009C4A4F"/>
    <w:rsid w:val="009C4B30"/>
    <w:rsid w:val="009C4D11"/>
    <w:rsid w:val="009C5428"/>
    <w:rsid w:val="009C5640"/>
    <w:rsid w:val="009C5B61"/>
    <w:rsid w:val="009C5BBE"/>
    <w:rsid w:val="009C5C48"/>
    <w:rsid w:val="009C5D08"/>
    <w:rsid w:val="009C5D86"/>
    <w:rsid w:val="009C5DB8"/>
    <w:rsid w:val="009C5E49"/>
    <w:rsid w:val="009C5EBA"/>
    <w:rsid w:val="009C5FF8"/>
    <w:rsid w:val="009C61D1"/>
    <w:rsid w:val="009C62EB"/>
    <w:rsid w:val="009C653C"/>
    <w:rsid w:val="009C66FB"/>
    <w:rsid w:val="009C7089"/>
    <w:rsid w:val="009C727F"/>
    <w:rsid w:val="009C73A2"/>
    <w:rsid w:val="009C749B"/>
    <w:rsid w:val="009C74CB"/>
    <w:rsid w:val="009C7609"/>
    <w:rsid w:val="009C7D63"/>
    <w:rsid w:val="009C7DF6"/>
    <w:rsid w:val="009D0002"/>
    <w:rsid w:val="009D0511"/>
    <w:rsid w:val="009D063F"/>
    <w:rsid w:val="009D08F0"/>
    <w:rsid w:val="009D0C5B"/>
    <w:rsid w:val="009D0FB6"/>
    <w:rsid w:val="009D0FBD"/>
    <w:rsid w:val="009D12A3"/>
    <w:rsid w:val="009D17B3"/>
    <w:rsid w:val="009D17BB"/>
    <w:rsid w:val="009D1D32"/>
    <w:rsid w:val="009D1DF4"/>
    <w:rsid w:val="009D23E6"/>
    <w:rsid w:val="009D24EF"/>
    <w:rsid w:val="009D25C0"/>
    <w:rsid w:val="009D25D5"/>
    <w:rsid w:val="009D269C"/>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534"/>
    <w:rsid w:val="009D46A5"/>
    <w:rsid w:val="009D4A17"/>
    <w:rsid w:val="009D54A8"/>
    <w:rsid w:val="009D55AF"/>
    <w:rsid w:val="009D568A"/>
    <w:rsid w:val="009D59D4"/>
    <w:rsid w:val="009D5B38"/>
    <w:rsid w:val="009D5BBF"/>
    <w:rsid w:val="009D5CEB"/>
    <w:rsid w:val="009D6325"/>
    <w:rsid w:val="009D6469"/>
    <w:rsid w:val="009D650B"/>
    <w:rsid w:val="009D658A"/>
    <w:rsid w:val="009D65D8"/>
    <w:rsid w:val="009D663E"/>
    <w:rsid w:val="009D689D"/>
    <w:rsid w:val="009D69A0"/>
    <w:rsid w:val="009D69B8"/>
    <w:rsid w:val="009D6AA2"/>
    <w:rsid w:val="009D6CCD"/>
    <w:rsid w:val="009D6D3B"/>
    <w:rsid w:val="009D710C"/>
    <w:rsid w:val="009D7401"/>
    <w:rsid w:val="009D757E"/>
    <w:rsid w:val="009D7796"/>
    <w:rsid w:val="009D7D12"/>
    <w:rsid w:val="009D7E20"/>
    <w:rsid w:val="009D7E8C"/>
    <w:rsid w:val="009D7FC1"/>
    <w:rsid w:val="009E00F0"/>
    <w:rsid w:val="009E03B0"/>
    <w:rsid w:val="009E0BA5"/>
    <w:rsid w:val="009E0C05"/>
    <w:rsid w:val="009E0C98"/>
    <w:rsid w:val="009E161C"/>
    <w:rsid w:val="009E1805"/>
    <w:rsid w:val="009E1A91"/>
    <w:rsid w:val="009E1C06"/>
    <w:rsid w:val="009E1C96"/>
    <w:rsid w:val="009E1D86"/>
    <w:rsid w:val="009E1DA3"/>
    <w:rsid w:val="009E20CB"/>
    <w:rsid w:val="009E2225"/>
    <w:rsid w:val="009E22F9"/>
    <w:rsid w:val="009E24EA"/>
    <w:rsid w:val="009E285E"/>
    <w:rsid w:val="009E2A0E"/>
    <w:rsid w:val="009E2ADB"/>
    <w:rsid w:val="009E2B2A"/>
    <w:rsid w:val="009E2BA4"/>
    <w:rsid w:val="009E2BB8"/>
    <w:rsid w:val="009E2D67"/>
    <w:rsid w:val="009E2F53"/>
    <w:rsid w:val="009E3058"/>
    <w:rsid w:val="009E30FB"/>
    <w:rsid w:val="009E32FB"/>
    <w:rsid w:val="009E34FE"/>
    <w:rsid w:val="009E3A10"/>
    <w:rsid w:val="009E3C59"/>
    <w:rsid w:val="009E44EC"/>
    <w:rsid w:val="009E458F"/>
    <w:rsid w:val="009E46AA"/>
    <w:rsid w:val="009E487A"/>
    <w:rsid w:val="009E48BE"/>
    <w:rsid w:val="009E498A"/>
    <w:rsid w:val="009E4BE3"/>
    <w:rsid w:val="009E4C44"/>
    <w:rsid w:val="009E4CAD"/>
    <w:rsid w:val="009E4ED6"/>
    <w:rsid w:val="009E53DC"/>
    <w:rsid w:val="009E549C"/>
    <w:rsid w:val="009E54C3"/>
    <w:rsid w:val="009E5707"/>
    <w:rsid w:val="009E5BF7"/>
    <w:rsid w:val="009E5C32"/>
    <w:rsid w:val="009E5F6D"/>
    <w:rsid w:val="009E618A"/>
    <w:rsid w:val="009E62A7"/>
    <w:rsid w:val="009E6388"/>
    <w:rsid w:val="009E6549"/>
    <w:rsid w:val="009E662C"/>
    <w:rsid w:val="009E6679"/>
    <w:rsid w:val="009E6AB3"/>
    <w:rsid w:val="009E7210"/>
    <w:rsid w:val="009E738D"/>
    <w:rsid w:val="009E7844"/>
    <w:rsid w:val="009E7945"/>
    <w:rsid w:val="009E7C7F"/>
    <w:rsid w:val="009E7CE2"/>
    <w:rsid w:val="009E7DBF"/>
    <w:rsid w:val="009F026E"/>
    <w:rsid w:val="009F035E"/>
    <w:rsid w:val="009F036B"/>
    <w:rsid w:val="009F06F1"/>
    <w:rsid w:val="009F0813"/>
    <w:rsid w:val="009F0A43"/>
    <w:rsid w:val="009F0B6B"/>
    <w:rsid w:val="009F0C7B"/>
    <w:rsid w:val="009F0FDB"/>
    <w:rsid w:val="009F0FF6"/>
    <w:rsid w:val="009F1104"/>
    <w:rsid w:val="009F1AE8"/>
    <w:rsid w:val="009F1F97"/>
    <w:rsid w:val="009F202E"/>
    <w:rsid w:val="009F210A"/>
    <w:rsid w:val="009F2233"/>
    <w:rsid w:val="009F2253"/>
    <w:rsid w:val="009F2748"/>
    <w:rsid w:val="009F28F5"/>
    <w:rsid w:val="009F2A97"/>
    <w:rsid w:val="009F2AB3"/>
    <w:rsid w:val="009F2AB9"/>
    <w:rsid w:val="009F2C75"/>
    <w:rsid w:val="009F2DDC"/>
    <w:rsid w:val="009F2F6B"/>
    <w:rsid w:val="009F30AE"/>
    <w:rsid w:val="009F3124"/>
    <w:rsid w:val="009F3207"/>
    <w:rsid w:val="009F3299"/>
    <w:rsid w:val="009F35AA"/>
    <w:rsid w:val="009F3606"/>
    <w:rsid w:val="009F37F5"/>
    <w:rsid w:val="009F38AF"/>
    <w:rsid w:val="009F3CE7"/>
    <w:rsid w:val="009F4017"/>
    <w:rsid w:val="009F401C"/>
    <w:rsid w:val="009F496B"/>
    <w:rsid w:val="009F4A28"/>
    <w:rsid w:val="009F4AFD"/>
    <w:rsid w:val="009F4B67"/>
    <w:rsid w:val="009F4BE2"/>
    <w:rsid w:val="009F4D56"/>
    <w:rsid w:val="009F4EA3"/>
    <w:rsid w:val="009F4FB7"/>
    <w:rsid w:val="009F5279"/>
    <w:rsid w:val="009F5303"/>
    <w:rsid w:val="009F543A"/>
    <w:rsid w:val="009F5583"/>
    <w:rsid w:val="009F5923"/>
    <w:rsid w:val="009F5BDB"/>
    <w:rsid w:val="009F5F48"/>
    <w:rsid w:val="009F5FF1"/>
    <w:rsid w:val="009F62E8"/>
    <w:rsid w:val="009F6610"/>
    <w:rsid w:val="009F69EA"/>
    <w:rsid w:val="009F6C30"/>
    <w:rsid w:val="009F6D9A"/>
    <w:rsid w:val="009F6F4C"/>
    <w:rsid w:val="009F6F65"/>
    <w:rsid w:val="009F7041"/>
    <w:rsid w:val="009F708C"/>
    <w:rsid w:val="009F74E4"/>
    <w:rsid w:val="009F7655"/>
    <w:rsid w:val="009F7729"/>
    <w:rsid w:val="009F7812"/>
    <w:rsid w:val="009F7889"/>
    <w:rsid w:val="009F7AB5"/>
    <w:rsid w:val="009F7E16"/>
    <w:rsid w:val="009F7EC3"/>
    <w:rsid w:val="00A00132"/>
    <w:rsid w:val="00A0059C"/>
    <w:rsid w:val="00A0083B"/>
    <w:rsid w:val="00A00DCB"/>
    <w:rsid w:val="00A00F55"/>
    <w:rsid w:val="00A0100B"/>
    <w:rsid w:val="00A011DD"/>
    <w:rsid w:val="00A011ED"/>
    <w:rsid w:val="00A0139A"/>
    <w:rsid w:val="00A01539"/>
    <w:rsid w:val="00A015AB"/>
    <w:rsid w:val="00A015BD"/>
    <w:rsid w:val="00A01746"/>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C3A"/>
    <w:rsid w:val="00A03CAA"/>
    <w:rsid w:val="00A03ECA"/>
    <w:rsid w:val="00A03FA6"/>
    <w:rsid w:val="00A04386"/>
    <w:rsid w:val="00A04417"/>
    <w:rsid w:val="00A04542"/>
    <w:rsid w:val="00A04685"/>
    <w:rsid w:val="00A04743"/>
    <w:rsid w:val="00A049FB"/>
    <w:rsid w:val="00A050FC"/>
    <w:rsid w:val="00A051FD"/>
    <w:rsid w:val="00A0544B"/>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092"/>
    <w:rsid w:val="00A1015E"/>
    <w:rsid w:val="00A102C1"/>
    <w:rsid w:val="00A105BC"/>
    <w:rsid w:val="00A1067C"/>
    <w:rsid w:val="00A106E9"/>
    <w:rsid w:val="00A107CF"/>
    <w:rsid w:val="00A10B20"/>
    <w:rsid w:val="00A10C9E"/>
    <w:rsid w:val="00A10E40"/>
    <w:rsid w:val="00A11108"/>
    <w:rsid w:val="00A11334"/>
    <w:rsid w:val="00A11381"/>
    <w:rsid w:val="00A11962"/>
    <w:rsid w:val="00A11CAD"/>
    <w:rsid w:val="00A11DE6"/>
    <w:rsid w:val="00A12043"/>
    <w:rsid w:val="00A1255C"/>
    <w:rsid w:val="00A12737"/>
    <w:rsid w:val="00A12790"/>
    <w:rsid w:val="00A1284D"/>
    <w:rsid w:val="00A12962"/>
    <w:rsid w:val="00A12A61"/>
    <w:rsid w:val="00A12A76"/>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34"/>
    <w:rsid w:val="00A14932"/>
    <w:rsid w:val="00A14A6B"/>
    <w:rsid w:val="00A14A74"/>
    <w:rsid w:val="00A14C6A"/>
    <w:rsid w:val="00A14CC9"/>
    <w:rsid w:val="00A14D09"/>
    <w:rsid w:val="00A153AF"/>
    <w:rsid w:val="00A1540D"/>
    <w:rsid w:val="00A15468"/>
    <w:rsid w:val="00A15522"/>
    <w:rsid w:val="00A1591D"/>
    <w:rsid w:val="00A1597F"/>
    <w:rsid w:val="00A15BD8"/>
    <w:rsid w:val="00A15D2F"/>
    <w:rsid w:val="00A15D4B"/>
    <w:rsid w:val="00A15E46"/>
    <w:rsid w:val="00A15F0D"/>
    <w:rsid w:val="00A15FEC"/>
    <w:rsid w:val="00A15FF2"/>
    <w:rsid w:val="00A1607C"/>
    <w:rsid w:val="00A16156"/>
    <w:rsid w:val="00A1632E"/>
    <w:rsid w:val="00A16537"/>
    <w:rsid w:val="00A166FB"/>
    <w:rsid w:val="00A16B8D"/>
    <w:rsid w:val="00A16CB2"/>
    <w:rsid w:val="00A16DFD"/>
    <w:rsid w:val="00A16EDC"/>
    <w:rsid w:val="00A170E2"/>
    <w:rsid w:val="00A1711F"/>
    <w:rsid w:val="00A17227"/>
    <w:rsid w:val="00A172D8"/>
    <w:rsid w:val="00A1737D"/>
    <w:rsid w:val="00A173E5"/>
    <w:rsid w:val="00A1784E"/>
    <w:rsid w:val="00A179F9"/>
    <w:rsid w:val="00A17AD3"/>
    <w:rsid w:val="00A2010A"/>
    <w:rsid w:val="00A20145"/>
    <w:rsid w:val="00A201CE"/>
    <w:rsid w:val="00A204B3"/>
    <w:rsid w:val="00A209B2"/>
    <w:rsid w:val="00A20AA0"/>
    <w:rsid w:val="00A20E6A"/>
    <w:rsid w:val="00A20E77"/>
    <w:rsid w:val="00A21100"/>
    <w:rsid w:val="00A213D1"/>
    <w:rsid w:val="00A21483"/>
    <w:rsid w:val="00A214FF"/>
    <w:rsid w:val="00A21750"/>
    <w:rsid w:val="00A219A8"/>
    <w:rsid w:val="00A21E80"/>
    <w:rsid w:val="00A21FE8"/>
    <w:rsid w:val="00A22F69"/>
    <w:rsid w:val="00A23112"/>
    <w:rsid w:val="00A2322A"/>
    <w:rsid w:val="00A232EB"/>
    <w:rsid w:val="00A23354"/>
    <w:rsid w:val="00A2379B"/>
    <w:rsid w:val="00A239A8"/>
    <w:rsid w:val="00A23B96"/>
    <w:rsid w:val="00A23DCB"/>
    <w:rsid w:val="00A23E7C"/>
    <w:rsid w:val="00A23F35"/>
    <w:rsid w:val="00A23F51"/>
    <w:rsid w:val="00A23F8F"/>
    <w:rsid w:val="00A24193"/>
    <w:rsid w:val="00A24216"/>
    <w:rsid w:val="00A242D1"/>
    <w:rsid w:val="00A24328"/>
    <w:rsid w:val="00A2441A"/>
    <w:rsid w:val="00A244CF"/>
    <w:rsid w:val="00A2483F"/>
    <w:rsid w:val="00A2487C"/>
    <w:rsid w:val="00A248A1"/>
    <w:rsid w:val="00A24996"/>
    <w:rsid w:val="00A24CA4"/>
    <w:rsid w:val="00A24D9C"/>
    <w:rsid w:val="00A24F31"/>
    <w:rsid w:val="00A255B6"/>
    <w:rsid w:val="00A25735"/>
    <w:rsid w:val="00A25952"/>
    <w:rsid w:val="00A25A29"/>
    <w:rsid w:val="00A25C43"/>
    <w:rsid w:val="00A25D3D"/>
    <w:rsid w:val="00A25D9F"/>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F"/>
    <w:rsid w:val="00A27945"/>
    <w:rsid w:val="00A27C2B"/>
    <w:rsid w:val="00A27D62"/>
    <w:rsid w:val="00A27D98"/>
    <w:rsid w:val="00A27F73"/>
    <w:rsid w:val="00A27F8F"/>
    <w:rsid w:val="00A27FD2"/>
    <w:rsid w:val="00A30148"/>
    <w:rsid w:val="00A303B1"/>
    <w:rsid w:val="00A303C7"/>
    <w:rsid w:val="00A30533"/>
    <w:rsid w:val="00A305C1"/>
    <w:rsid w:val="00A307A8"/>
    <w:rsid w:val="00A30A6C"/>
    <w:rsid w:val="00A30CB0"/>
    <w:rsid w:val="00A30CC3"/>
    <w:rsid w:val="00A30EB8"/>
    <w:rsid w:val="00A3100E"/>
    <w:rsid w:val="00A310BA"/>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A"/>
    <w:rsid w:val="00A32CF7"/>
    <w:rsid w:val="00A32E3B"/>
    <w:rsid w:val="00A32F18"/>
    <w:rsid w:val="00A32F76"/>
    <w:rsid w:val="00A32F8C"/>
    <w:rsid w:val="00A33034"/>
    <w:rsid w:val="00A3303B"/>
    <w:rsid w:val="00A33151"/>
    <w:rsid w:val="00A33440"/>
    <w:rsid w:val="00A33531"/>
    <w:rsid w:val="00A33599"/>
    <w:rsid w:val="00A33895"/>
    <w:rsid w:val="00A33939"/>
    <w:rsid w:val="00A33958"/>
    <w:rsid w:val="00A33B26"/>
    <w:rsid w:val="00A33B60"/>
    <w:rsid w:val="00A33B9D"/>
    <w:rsid w:val="00A33E42"/>
    <w:rsid w:val="00A342EE"/>
    <w:rsid w:val="00A345F9"/>
    <w:rsid w:val="00A3479C"/>
    <w:rsid w:val="00A3486B"/>
    <w:rsid w:val="00A34A44"/>
    <w:rsid w:val="00A34A51"/>
    <w:rsid w:val="00A34CD7"/>
    <w:rsid w:val="00A351F6"/>
    <w:rsid w:val="00A3526E"/>
    <w:rsid w:val="00A353F2"/>
    <w:rsid w:val="00A354E2"/>
    <w:rsid w:val="00A35641"/>
    <w:rsid w:val="00A35891"/>
    <w:rsid w:val="00A358F6"/>
    <w:rsid w:val="00A35A78"/>
    <w:rsid w:val="00A35CE3"/>
    <w:rsid w:val="00A35EB7"/>
    <w:rsid w:val="00A361A5"/>
    <w:rsid w:val="00A36424"/>
    <w:rsid w:val="00A364C1"/>
    <w:rsid w:val="00A36A42"/>
    <w:rsid w:val="00A36FE4"/>
    <w:rsid w:val="00A37167"/>
    <w:rsid w:val="00A3726C"/>
    <w:rsid w:val="00A3792B"/>
    <w:rsid w:val="00A37989"/>
    <w:rsid w:val="00A37AFE"/>
    <w:rsid w:val="00A40105"/>
    <w:rsid w:val="00A4021A"/>
    <w:rsid w:val="00A402FB"/>
    <w:rsid w:val="00A40661"/>
    <w:rsid w:val="00A40819"/>
    <w:rsid w:val="00A408E1"/>
    <w:rsid w:val="00A40F9C"/>
    <w:rsid w:val="00A40FDD"/>
    <w:rsid w:val="00A413C1"/>
    <w:rsid w:val="00A41406"/>
    <w:rsid w:val="00A4178F"/>
    <w:rsid w:val="00A4180D"/>
    <w:rsid w:val="00A41D4C"/>
    <w:rsid w:val="00A41F4E"/>
    <w:rsid w:val="00A42219"/>
    <w:rsid w:val="00A42292"/>
    <w:rsid w:val="00A42381"/>
    <w:rsid w:val="00A424C8"/>
    <w:rsid w:val="00A4250B"/>
    <w:rsid w:val="00A426B0"/>
    <w:rsid w:val="00A4281C"/>
    <w:rsid w:val="00A42920"/>
    <w:rsid w:val="00A42CD4"/>
    <w:rsid w:val="00A42DD7"/>
    <w:rsid w:val="00A4303C"/>
    <w:rsid w:val="00A432C5"/>
    <w:rsid w:val="00A4339F"/>
    <w:rsid w:val="00A43C0F"/>
    <w:rsid w:val="00A43D0D"/>
    <w:rsid w:val="00A43E6C"/>
    <w:rsid w:val="00A43F47"/>
    <w:rsid w:val="00A43F7F"/>
    <w:rsid w:val="00A443CE"/>
    <w:rsid w:val="00A445E1"/>
    <w:rsid w:val="00A44751"/>
    <w:rsid w:val="00A44D39"/>
    <w:rsid w:val="00A44D75"/>
    <w:rsid w:val="00A44E50"/>
    <w:rsid w:val="00A4500B"/>
    <w:rsid w:val="00A45068"/>
    <w:rsid w:val="00A45370"/>
    <w:rsid w:val="00A453FD"/>
    <w:rsid w:val="00A45650"/>
    <w:rsid w:val="00A456E8"/>
    <w:rsid w:val="00A456F8"/>
    <w:rsid w:val="00A4593A"/>
    <w:rsid w:val="00A4594C"/>
    <w:rsid w:val="00A459A4"/>
    <w:rsid w:val="00A45BF7"/>
    <w:rsid w:val="00A45C8E"/>
    <w:rsid w:val="00A46081"/>
    <w:rsid w:val="00A4629C"/>
    <w:rsid w:val="00A4629E"/>
    <w:rsid w:val="00A465C2"/>
    <w:rsid w:val="00A4669A"/>
    <w:rsid w:val="00A46E5A"/>
    <w:rsid w:val="00A46F56"/>
    <w:rsid w:val="00A46FFD"/>
    <w:rsid w:val="00A473BC"/>
    <w:rsid w:val="00A475D6"/>
    <w:rsid w:val="00A47C44"/>
    <w:rsid w:val="00A47E36"/>
    <w:rsid w:val="00A47FF0"/>
    <w:rsid w:val="00A50214"/>
    <w:rsid w:val="00A50302"/>
    <w:rsid w:val="00A50422"/>
    <w:rsid w:val="00A50781"/>
    <w:rsid w:val="00A50811"/>
    <w:rsid w:val="00A50B2E"/>
    <w:rsid w:val="00A50C61"/>
    <w:rsid w:val="00A510A8"/>
    <w:rsid w:val="00A5110C"/>
    <w:rsid w:val="00A51227"/>
    <w:rsid w:val="00A51535"/>
    <w:rsid w:val="00A51782"/>
    <w:rsid w:val="00A519C3"/>
    <w:rsid w:val="00A51BCF"/>
    <w:rsid w:val="00A51D65"/>
    <w:rsid w:val="00A51D75"/>
    <w:rsid w:val="00A52143"/>
    <w:rsid w:val="00A52324"/>
    <w:rsid w:val="00A523A2"/>
    <w:rsid w:val="00A523E4"/>
    <w:rsid w:val="00A525DC"/>
    <w:rsid w:val="00A52678"/>
    <w:rsid w:val="00A5283D"/>
    <w:rsid w:val="00A52AA5"/>
    <w:rsid w:val="00A52B01"/>
    <w:rsid w:val="00A5309E"/>
    <w:rsid w:val="00A53331"/>
    <w:rsid w:val="00A533A9"/>
    <w:rsid w:val="00A53401"/>
    <w:rsid w:val="00A534FE"/>
    <w:rsid w:val="00A5384D"/>
    <w:rsid w:val="00A54185"/>
    <w:rsid w:val="00A5461A"/>
    <w:rsid w:val="00A54922"/>
    <w:rsid w:val="00A549FD"/>
    <w:rsid w:val="00A54E50"/>
    <w:rsid w:val="00A54EEB"/>
    <w:rsid w:val="00A54EFA"/>
    <w:rsid w:val="00A55200"/>
    <w:rsid w:val="00A5523D"/>
    <w:rsid w:val="00A55288"/>
    <w:rsid w:val="00A5528E"/>
    <w:rsid w:val="00A5533B"/>
    <w:rsid w:val="00A553AF"/>
    <w:rsid w:val="00A5547A"/>
    <w:rsid w:val="00A55924"/>
    <w:rsid w:val="00A5595E"/>
    <w:rsid w:val="00A559E2"/>
    <w:rsid w:val="00A55BC7"/>
    <w:rsid w:val="00A55C6F"/>
    <w:rsid w:val="00A55ECA"/>
    <w:rsid w:val="00A55EE3"/>
    <w:rsid w:val="00A55FB3"/>
    <w:rsid w:val="00A55FF1"/>
    <w:rsid w:val="00A56307"/>
    <w:rsid w:val="00A56639"/>
    <w:rsid w:val="00A566E1"/>
    <w:rsid w:val="00A56B69"/>
    <w:rsid w:val="00A56D73"/>
    <w:rsid w:val="00A5701F"/>
    <w:rsid w:val="00A570A1"/>
    <w:rsid w:val="00A577F5"/>
    <w:rsid w:val="00A57BBD"/>
    <w:rsid w:val="00A57D11"/>
    <w:rsid w:val="00A57D7D"/>
    <w:rsid w:val="00A57E86"/>
    <w:rsid w:val="00A57F1E"/>
    <w:rsid w:val="00A57FD6"/>
    <w:rsid w:val="00A600AE"/>
    <w:rsid w:val="00A6013C"/>
    <w:rsid w:val="00A60207"/>
    <w:rsid w:val="00A60527"/>
    <w:rsid w:val="00A60624"/>
    <w:rsid w:val="00A60632"/>
    <w:rsid w:val="00A6092E"/>
    <w:rsid w:val="00A60AF8"/>
    <w:rsid w:val="00A60BA3"/>
    <w:rsid w:val="00A60C27"/>
    <w:rsid w:val="00A60CF5"/>
    <w:rsid w:val="00A60D4D"/>
    <w:rsid w:val="00A60D60"/>
    <w:rsid w:val="00A60FFE"/>
    <w:rsid w:val="00A6125A"/>
    <w:rsid w:val="00A6146D"/>
    <w:rsid w:val="00A6153B"/>
    <w:rsid w:val="00A6154E"/>
    <w:rsid w:val="00A6158F"/>
    <w:rsid w:val="00A61720"/>
    <w:rsid w:val="00A61859"/>
    <w:rsid w:val="00A61AD8"/>
    <w:rsid w:val="00A624FE"/>
    <w:rsid w:val="00A62513"/>
    <w:rsid w:val="00A62520"/>
    <w:rsid w:val="00A62551"/>
    <w:rsid w:val="00A6256E"/>
    <w:rsid w:val="00A62667"/>
    <w:rsid w:val="00A628D5"/>
    <w:rsid w:val="00A62B33"/>
    <w:rsid w:val="00A62BB6"/>
    <w:rsid w:val="00A62C24"/>
    <w:rsid w:val="00A62C69"/>
    <w:rsid w:val="00A62D40"/>
    <w:rsid w:val="00A62FE8"/>
    <w:rsid w:val="00A6326F"/>
    <w:rsid w:val="00A63395"/>
    <w:rsid w:val="00A636CC"/>
    <w:rsid w:val="00A63946"/>
    <w:rsid w:val="00A63A5A"/>
    <w:rsid w:val="00A63F35"/>
    <w:rsid w:val="00A63F40"/>
    <w:rsid w:val="00A63F83"/>
    <w:rsid w:val="00A64278"/>
    <w:rsid w:val="00A642A1"/>
    <w:rsid w:val="00A64409"/>
    <w:rsid w:val="00A64624"/>
    <w:rsid w:val="00A64750"/>
    <w:rsid w:val="00A64B18"/>
    <w:rsid w:val="00A64BB7"/>
    <w:rsid w:val="00A64C1A"/>
    <w:rsid w:val="00A64E26"/>
    <w:rsid w:val="00A6576F"/>
    <w:rsid w:val="00A6581A"/>
    <w:rsid w:val="00A65C5F"/>
    <w:rsid w:val="00A65D20"/>
    <w:rsid w:val="00A65F49"/>
    <w:rsid w:val="00A65F96"/>
    <w:rsid w:val="00A664BD"/>
    <w:rsid w:val="00A66627"/>
    <w:rsid w:val="00A6671B"/>
    <w:rsid w:val="00A6689C"/>
    <w:rsid w:val="00A668E2"/>
    <w:rsid w:val="00A66BEE"/>
    <w:rsid w:val="00A66D65"/>
    <w:rsid w:val="00A67045"/>
    <w:rsid w:val="00A671F2"/>
    <w:rsid w:val="00A6724C"/>
    <w:rsid w:val="00A6734E"/>
    <w:rsid w:val="00A67695"/>
    <w:rsid w:val="00A679AF"/>
    <w:rsid w:val="00A67B49"/>
    <w:rsid w:val="00A67CE7"/>
    <w:rsid w:val="00A67F3F"/>
    <w:rsid w:val="00A67F51"/>
    <w:rsid w:val="00A70008"/>
    <w:rsid w:val="00A70102"/>
    <w:rsid w:val="00A702B7"/>
    <w:rsid w:val="00A7043B"/>
    <w:rsid w:val="00A704BD"/>
    <w:rsid w:val="00A706D1"/>
    <w:rsid w:val="00A70745"/>
    <w:rsid w:val="00A70AB7"/>
    <w:rsid w:val="00A70EFA"/>
    <w:rsid w:val="00A71094"/>
    <w:rsid w:val="00A71231"/>
    <w:rsid w:val="00A714F9"/>
    <w:rsid w:val="00A71571"/>
    <w:rsid w:val="00A71598"/>
    <w:rsid w:val="00A715C2"/>
    <w:rsid w:val="00A7174A"/>
    <w:rsid w:val="00A718F1"/>
    <w:rsid w:val="00A71AB3"/>
    <w:rsid w:val="00A71D17"/>
    <w:rsid w:val="00A71E9A"/>
    <w:rsid w:val="00A72073"/>
    <w:rsid w:val="00A7233B"/>
    <w:rsid w:val="00A72556"/>
    <w:rsid w:val="00A725D5"/>
    <w:rsid w:val="00A726DB"/>
    <w:rsid w:val="00A72BF5"/>
    <w:rsid w:val="00A731FA"/>
    <w:rsid w:val="00A732BB"/>
    <w:rsid w:val="00A733FF"/>
    <w:rsid w:val="00A73496"/>
    <w:rsid w:val="00A7399F"/>
    <w:rsid w:val="00A739C2"/>
    <w:rsid w:val="00A73FD1"/>
    <w:rsid w:val="00A74026"/>
    <w:rsid w:val="00A7447D"/>
    <w:rsid w:val="00A74816"/>
    <w:rsid w:val="00A74A43"/>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F51"/>
    <w:rsid w:val="00A76FC5"/>
    <w:rsid w:val="00A7704F"/>
    <w:rsid w:val="00A770CA"/>
    <w:rsid w:val="00A7715B"/>
    <w:rsid w:val="00A7728D"/>
    <w:rsid w:val="00A77290"/>
    <w:rsid w:val="00A772C0"/>
    <w:rsid w:val="00A77328"/>
    <w:rsid w:val="00A773BF"/>
    <w:rsid w:val="00A7757A"/>
    <w:rsid w:val="00A77737"/>
    <w:rsid w:val="00A77773"/>
    <w:rsid w:val="00A77839"/>
    <w:rsid w:val="00A779A4"/>
    <w:rsid w:val="00A77AB4"/>
    <w:rsid w:val="00A77AFF"/>
    <w:rsid w:val="00A77BF5"/>
    <w:rsid w:val="00A77C3F"/>
    <w:rsid w:val="00A77ED7"/>
    <w:rsid w:val="00A77FFD"/>
    <w:rsid w:val="00A802C7"/>
    <w:rsid w:val="00A802D3"/>
    <w:rsid w:val="00A806C0"/>
    <w:rsid w:val="00A80730"/>
    <w:rsid w:val="00A80D2B"/>
    <w:rsid w:val="00A812EE"/>
    <w:rsid w:val="00A81311"/>
    <w:rsid w:val="00A813C3"/>
    <w:rsid w:val="00A813F6"/>
    <w:rsid w:val="00A8141A"/>
    <w:rsid w:val="00A816A7"/>
    <w:rsid w:val="00A8186F"/>
    <w:rsid w:val="00A81CCB"/>
    <w:rsid w:val="00A81F5A"/>
    <w:rsid w:val="00A820B5"/>
    <w:rsid w:val="00A82174"/>
    <w:rsid w:val="00A821C0"/>
    <w:rsid w:val="00A82685"/>
    <w:rsid w:val="00A8276D"/>
    <w:rsid w:val="00A82FFE"/>
    <w:rsid w:val="00A8301C"/>
    <w:rsid w:val="00A830F6"/>
    <w:rsid w:val="00A831D2"/>
    <w:rsid w:val="00A83237"/>
    <w:rsid w:val="00A832F2"/>
    <w:rsid w:val="00A83551"/>
    <w:rsid w:val="00A836C8"/>
    <w:rsid w:val="00A83828"/>
    <w:rsid w:val="00A838AF"/>
    <w:rsid w:val="00A839C8"/>
    <w:rsid w:val="00A83B1F"/>
    <w:rsid w:val="00A83D0E"/>
    <w:rsid w:val="00A83D29"/>
    <w:rsid w:val="00A83D7E"/>
    <w:rsid w:val="00A84028"/>
    <w:rsid w:val="00A8424C"/>
    <w:rsid w:val="00A84355"/>
    <w:rsid w:val="00A8468B"/>
    <w:rsid w:val="00A84799"/>
    <w:rsid w:val="00A84B91"/>
    <w:rsid w:val="00A84C78"/>
    <w:rsid w:val="00A84C94"/>
    <w:rsid w:val="00A84E3E"/>
    <w:rsid w:val="00A85107"/>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A3F"/>
    <w:rsid w:val="00A87B8D"/>
    <w:rsid w:val="00A87D3D"/>
    <w:rsid w:val="00A87ED1"/>
    <w:rsid w:val="00A87F6A"/>
    <w:rsid w:val="00A9003F"/>
    <w:rsid w:val="00A90190"/>
    <w:rsid w:val="00A907C5"/>
    <w:rsid w:val="00A907CC"/>
    <w:rsid w:val="00A90984"/>
    <w:rsid w:val="00A90C74"/>
    <w:rsid w:val="00A914C9"/>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331E"/>
    <w:rsid w:val="00A93344"/>
    <w:rsid w:val="00A935D3"/>
    <w:rsid w:val="00A9387A"/>
    <w:rsid w:val="00A938E3"/>
    <w:rsid w:val="00A93A2D"/>
    <w:rsid w:val="00A93B51"/>
    <w:rsid w:val="00A93EB1"/>
    <w:rsid w:val="00A93EC2"/>
    <w:rsid w:val="00A941B7"/>
    <w:rsid w:val="00A941D8"/>
    <w:rsid w:val="00A94411"/>
    <w:rsid w:val="00A9471E"/>
    <w:rsid w:val="00A94A1D"/>
    <w:rsid w:val="00A94CD2"/>
    <w:rsid w:val="00A952EA"/>
    <w:rsid w:val="00A9537C"/>
    <w:rsid w:val="00A95619"/>
    <w:rsid w:val="00A95934"/>
    <w:rsid w:val="00A95B92"/>
    <w:rsid w:val="00A95C45"/>
    <w:rsid w:val="00A95EFA"/>
    <w:rsid w:val="00A963A6"/>
    <w:rsid w:val="00A9647D"/>
    <w:rsid w:val="00A9649F"/>
    <w:rsid w:val="00A964C6"/>
    <w:rsid w:val="00A964D8"/>
    <w:rsid w:val="00A966D2"/>
    <w:rsid w:val="00A966E4"/>
    <w:rsid w:val="00A96776"/>
    <w:rsid w:val="00A96786"/>
    <w:rsid w:val="00A96B8B"/>
    <w:rsid w:val="00A96BA9"/>
    <w:rsid w:val="00A96C3D"/>
    <w:rsid w:val="00A96E4E"/>
    <w:rsid w:val="00A971C5"/>
    <w:rsid w:val="00A974FB"/>
    <w:rsid w:val="00A97530"/>
    <w:rsid w:val="00A97669"/>
    <w:rsid w:val="00A97778"/>
    <w:rsid w:val="00A978EA"/>
    <w:rsid w:val="00A979CE"/>
    <w:rsid w:val="00A97A01"/>
    <w:rsid w:val="00A97A58"/>
    <w:rsid w:val="00A97A8C"/>
    <w:rsid w:val="00A97DD2"/>
    <w:rsid w:val="00A97FB7"/>
    <w:rsid w:val="00AA0047"/>
    <w:rsid w:val="00AA01BB"/>
    <w:rsid w:val="00AA0545"/>
    <w:rsid w:val="00AA0BF1"/>
    <w:rsid w:val="00AA0CD7"/>
    <w:rsid w:val="00AA0E52"/>
    <w:rsid w:val="00AA1291"/>
    <w:rsid w:val="00AA14E3"/>
    <w:rsid w:val="00AA1763"/>
    <w:rsid w:val="00AA1A12"/>
    <w:rsid w:val="00AA24B3"/>
    <w:rsid w:val="00AA251B"/>
    <w:rsid w:val="00AA2D54"/>
    <w:rsid w:val="00AA3001"/>
    <w:rsid w:val="00AA308B"/>
    <w:rsid w:val="00AA3E5E"/>
    <w:rsid w:val="00AA3E7F"/>
    <w:rsid w:val="00AA3EC5"/>
    <w:rsid w:val="00AA3EFA"/>
    <w:rsid w:val="00AA3FF7"/>
    <w:rsid w:val="00AA4055"/>
    <w:rsid w:val="00AA4132"/>
    <w:rsid w:val="00AA4158"/>
    <w:rsid w:val="00AA43FD"/>
    <w:rsid w:val="00AA459B"/>
    <w:rsid w:val="00AA4794"/>
    <w:rsid w:val="00AA4942"/>
    <w:rsid w:val="00AA4C0B"/>
    <w:rsid w:val="00AA4E7E"/>
    <w:rsid w:val="00AA51E9"/>
    <w:rsid w:val="00AA5306"/>
    <w:rsid w:val="00AA5327"/>
    <w:rsid w:val="00AA5520"/>
    <w:rsid w:val="00AA5742"/>
    <w:rsid w:val="00AA5DAC"/>
    <w:rsid w:val="00AA622A"/>
    <w:rsid w:val="00AA68F2"/>
    <w:rsid w:val="00AA6AD1"/>
    <w:rsid w:val="00AA6B92"/>
    <w:rsid w:val="00AA6C7C"/>
    <w:rsid w:val="00AA71A2"/>
    <w:rsid w:val="00AA732C"/>
    <w:rsid w:val="00AA73C3"/>
    <w:rsid w:val="00AA74A6"/>
    <w:rsid w:val="00AA7B75"/>
    <w:rsid w:val="00AA7C73"/>
    <w:rsid w:val="00AB000C"/>
    <w:rsid w:val="00AB024F"/>
    <w:rsid w:val="00AB0317"/>
    <w:rsid w:val="00AB03F6"/>
    <w:rsid w:val="00AB059E"/>
    <w:rsid w:val="00AB063D"/>
    <w:rsid w:val="00AB0822"/>
    <w:rsid w:val="00AB0BEE"/>
    <w:rsid w:val="00AB0C5D"/>
    <w:rsid w:val="00AB0CD3"/>
    <w:rsid w:val="00AB0DC2"/>
    <w:rsid w:val="00AB0EA7"/>
    <w:rsid w:val="00AB0EA8"/>
    <w:rsid w:val="00AB0F54"/>
    <w:rsid w:val="00AB11B0"/>
    <w:rsid w:val="00AB11BA"/>
    <w:rsid w:val="00AB13F9"/>
    <w:rsid w:val="00AB14D6"/>
    <w:rsid w:val="00AB18E6"/>
    <w:rsid w:val="00AB191B"/>
    <w:rsid w:val="00AB19F8"/>
    <w:rsid w:val="00AB1A4A"/>
    <w:rsid w:val="00AB1CF7"/>
    <w:rsid w:val="00AB2362"/>
    <w:rsid w:val="00AB24ED"/>
    <w:rsid w:val="00AB2721"/>
    <w:rsid w:val="00AB27C9"/>
    <w:rsid w:val="00AB3026"/>
    <w:rsid w:val="00AB3202"/>
    <w:rsid w:val="00AB33A1"/>
    <w:rsid w:val="00AB342D"/>
    <w:rsid w:val="00AB36EE"/>
    <w:rsid w:val="00AB39E5"/>
    <w:rsid w:val="00AB3A47"/>
    <w:rsid w:val="00AB3EF6"/>
    <w:rsid w:val="00AB3EFE"/>
    <w:rsid w:val="00AB3FBD"/>
    <w:rsid w:val="00AB4081"/>
    <w:rsid w:val="00AB421E"/>
    <w:rsid w:val="00AB433E"/>
    <w:rsid w:val="00AB440A"/>
    <w:rsid w:val="00AB4605"/>
    <w:rsid w:val="00AB4903"/>
    <w:rsid w:val="00AB4947"/>
    <w:rsid w:val="00AB4C18"/>
    <w:rsid w:val="00AB4DAC"/>
    <w:rsid w:val="00AB504D"/>
    <w:rsid w:val="00AB52DD"/>
    <w:rsid w:val="00AB540B"/>
    <w:rsid w:val="00AB59C3"/>
    <w:rsid w:val="00AB5DD5"/>
    <w:rsid w:val="00AB5F76"/>
    <w:rsid w:val="00AB600F"/>
    <w:rsid w:val="00AB60D9"/>
    <w:rsid w:val="00AB61E7"/>
    <w:rsid w:val="00AB6280"/>
    <w:rsid w:val="00AB64A0"/>
    <w:rsid w:val="00AB66B4"/>
    <w:rsid w:val="00AB6B6C"/>
    <w:rsid w:val="00AB6BC8"/>
    <w:rsid w:val="00AB6BE8"/>
    <w:rsid w:val="00AB6D4A"/>
    <w:rsid w:val="00AB6E9C"/>
    <w:rsid w:val="00AB6EE5"/>
    <w:rsid w:val="00AB7067"/>
    <w:rsid w:val="00AB7401"/>
    <w:rsid w:val="00AB76C7"/>
    <w:rsid w:val="00AB77D3"/>
    <w:rsid w:val="00AB7D55"/>
    <w:rsid w:val="00AC0073"/>
    <w:rsid w:val="00AC009C"/>
    <w:rsid w:val="00AC057B"/>
    <w:rsid w:val="00AC0667"/>
    <w:rsid w:val="00AC06B0"/>
    <w:rsid w:val="00AC07C8"/>
    <w:rsid w:val="00AC0809"/>
    <w:rsid w:val="00AC0DFD"/>
    <w:rsid w:val="00AC0E08"/>
    <w:rsid w:val="00AC0EAA"/>
    <w:rsid w:val="00AC1344"/>
    <w:rsid w:val="00AC140A"/>
    <w:rsid w:val="00AC14D6"/>
    <w:rsid w:val="00AC1593"/>
    <w:rsid w:val="00AC15D7"/>
    <w:rsid w:val="00AC1D43"/>
    <w:rsid w:val="00AC2009"/>
    <w:rsid w:val="00AC21EA"/>
    <w:rsid w:val="00AC2249"/>
    <w:rsid w:val="00AC239B"/>
    <w:rsid w:val="00AC24E3"/>
    <w:rsid w:val="00AC27E0"/>
    <w:rsid w:val="00AC2841"/>
    <w:rsid w:val="00AC2A3A"/>
    <w:rsid w:val="00AC2D7D"/>
    <w:rsid w:val="00AC2E76"/>
    <w:rsid w:val="00AC2F46"/>
    <w:rsid w:val="00AC2FE5"/>
    <w:rsid w:val="00AC31DE"/>
    <w:rsid w:val="00AC3635"/>
    <w:rsid w:val="00AC382B"/>
    <w:rsid w:val="00AC38F0"/>
    <w:rsid w:val="00AC3AC1"/>
    <w:rsid w:val="00AC3F49"/>
    <w:rsid w:val="00AC4318"/>
    <w:rsid w:val="00AC4684"/>
    <w:rsid w:val="00AC47E7"/>
    <w:rsid w:val="00AC4848"/>
    <w:rsid w:val="00AC48B0"/>
    <w:rsid w:val="00AC492E"/>
    <w:rsid w:val="00AC4C73"/>
    <w:rsid w:val="00AC4D59"/>
    <w:rsid w:val="00AC528E"/>
    <w:rsid w:val="00AC582E"/>
    <w:rsid w:val="00AC5844"/>
    <w:rsid w:val="00AC5866"/>
    <w:rsid w:val="00AC590E"/>
    <w:rsid w:val="00AC5A63"/>
    <w:rsid w:val="00AC5FA3"/>
    <w:rsid w:val="00AC601A"/>
    <w:rsid w:val="00AC628D"/>
    <w:rsid w:val="00AC62F1"/>
    <w:rsid w:val="00AC6580"/>
    <w:rsid w:val="00AC6856"/>
    <w:rsid w:val="00AC6B51"/>
    <w:rsid w:val="00AC6D60"/>
    <w:rsid w:val="00AC6F38"/>
    <w:rsid w:val="00AC706A"/>
    <w:rsid w:val="00AC72A2"/>
    <w:rsid w:val="00AC745A"/>
    <w:rsid w:val="00AC756F"/>
    <w:rsid w:val="00AC77B3"/>
    <w:rsid w:val="00AC7EED"/>
    <w:rsid w:val="00AC7F49"/>
    <w:rsid w:val="00AD00E3"/>
    <w:rsid w:val="00AD01DB"/>
    <w:rsid w:val="00AD03FD"/>
    <w:rsid w:val="00AD0652"/>
    <w:rsid w:val="00AD0BEC"/>
    <w:rsid w:val="00AD0D3E"/>
    <w:rsid w:val="00AD0E27"/>
    <w:rsid w:val="00AD13A1"/>
    <w:rsid w:val="00AD15E1"/>
    <w:rsid w:val="00AD16F1"/>
    <w:rsid w:val="00AD16F2"/>
    <w:rsid w:val="00AD177C"/>
    <w:rsid w:val="00AD1E77"/>
    <w:rsid w:val="00AD23DF"/>
    <w:rsid w:val="00AD2428"/>
    <w:rsid w:val="00AD2592"/>
    <w:rsid w:val="00AD2794"/>
    <w:rsid w:val="00AD2883"/>
    <w:rsid w:val="00AD2953"/>
    <w:rsid w:val="00AD2EAE"/>
    <w:rsid w:val="00AD33A5"/>
    <w:rsid w:val="00AD3499"/>
    <w:rsid w:val="00AD34C1"/>
    <w:rsid w:val="00AD364F"/>
    <w:rsid w:val="00AD392E"/>
    <w:rsid w:val="00AD4177"/>
    <w:rsid w:val="00AD4338"/>
    <w:rsid w:val="00AD4496"/>
    <w:rsid w:val="00AD44EA"/>
    <w:rsid w:val="00AD4716"/>
    <w:rsid w:val="00AD5223"/>
    <w:rsid w:val="00AD5591"/>
    <w:rsid w:val="00AD56F1"/>
    <w:rsid w:val="00AD5849"/>
    <w:rsid w:val="00AD5EE7"/>
    <w:rsid w:val="00AD5FEB"/>
    <w:rsid w:val="00AD63BB"/>
    <w:rsid w:val="00AD67AE"/>
    <w:rsid w:val="00AD6AF8"/>
    <w:rsid w:val="00AD6C48"/>
    <w:rsid w:val="00AD6EA9"/>
    <w:rsid w:val="00AD76FC"/>
    <w:rsid w:val="00AD777C"/>
    <w:rsid w:val="00AD7BC5"/>
    <w:rsid w:val="00AD7C99"/>
    <w:rsid w:val="00AE0018"/>
    <w:rsid w:val="00AE0038"/>
    <w:rsid w:val="00AE031E"/>
    <w:rsid w:val="00AE03AB"/>
    <w:rsid w:val="00AE03D3"/>
    <w:rsid w:val="00AE0529"/>
    <w:rsid w:val="00AE0624"/>
    <w:rsid w:val="00AE082D"/>
    <w:rsid w:val="00AE0D2C"/>
    <w:rsid w:val="00AE0D8F"/>
    <w:rsid w:val="00AE0EEF"/>
    <w:rsid w:val="00AE0F04"/>
    <w:rsid w:val="00AE1102"/>
    <w:rsid w:val="00AE11F4"/>
    <w:rsid w:val="00AE1710"/>
    <w:rsid w:val="00AE171C"/>
    <w:rsid w:val="00AE1FFC"/>
    <w:rsid w:val="00AE2430"/>
    <w:rsid w:val="00AE2C93"/>
    <w:rsid w:val="00AE2F11"/>
    <w:rsid w:val="00AE318C"/>
    <w:rsid w:val="00AE318E"/>
    <w:rsid w:val="00AE3204"/>
    <w:rsid w:val="00AE3298"/>
    <w:rsid w:val="00AE33CD"/>
    <w:rsid w:val="00AE3573"/>
    <w:rsid w:val="00AE35C3"/>
    <w:rsid w:val="00AE3752"/>
    <w:rsid w:val="00AE3B1F"/>
    <w:rsid w:val="00AE3B26"/>
    <w:rsid w:val="00AE3EFD"/>
    <w:rsid w:val="00AE43EC"/>
    <w:rsid w:val="00AE4607"/>
    <w:rsid w:val="00AE4747"/>
    <w:rsid w:val="00AE4767"/>
    <w:rsid w:val="00AE4A4A"/>
    <w:rsid w:val="00AE4ACC"/>
    <w:rsid w:val="00AE52AB"/>
    <w:rsid w:val="00AE5441"/>
    <w:rsid w:val="00AE5889"/>
    <w:rsid w:val="00AE596D"/>
    <w:rsid w:val="00AE59A8"/>
    <w:rsid w:val="00AE5A57"/>
    <w:rsid w:val="00AE6036"/>
    <w:rsid w:val="00AE61E1"/>
    <w:rsid w:val="00AE6425"/>
    <w:rsid w:val="00AE69DC"/>
    <w:rsid w:val="00AE6AC7"/>
    <w:rsid w:val="00AE6E56"/>
    <w:rsid w:val="00AE6FCF"/>
    <w:rsid w:val="00AE7083"/>
    <w:rsid w:val="00AE70C3"/>
    <w:rsid w:val="00AE70E7"/>
    <w:rsid w:val="00AE7115"/>
    <w:rsid w:val="00AE7475"/>
    <w:rsid w:val="00AE77CC"/>
    <w:rsid w:val="00AE78A9"/>
    <w:rsid w:val="00AE78DB"/>
    <w:rsid w:val="00AE7E7F"/>
    <w:rsid w:val="00AF03D5"/>
    <w:rsid w:val="00AF065A"/>
    <w:rsid w:val="00AF0672"/>
    <w:rsid w:val="00AF0884"/>
    <w:rsid w:val="00AF0A5F"/>
    <w:rsid w:val="00AF0ADF"/>
    <w:rsid w:val="00AF0BB3"/>
    <w:rsid w:val="00AF0D0B"/>
    <w:rsid w:val="00AF0D1B"/>
    <w:rsid w:val="00AF0F39"/>
    <w:rsid w:val="00AF13A0"/>
    <w:rsid w:val="00AF19CE"/>
    <w:rsid w:val="00AF19F9"/>
    <w:rsid w:val="00AF1B2F"/>
    <w:rsid w:val="00AF1B41"/>
    <w:rsid w:val="00AF1C5B"/>
    <w:rsid w:val="00AF1D20"/>
    <w:rsid w:val="00AF1E38"/>
    <w:rsid w:val="00AF1E78"/>
    <w:rsid w:val="00AF1F1D"/>
    <w:rsid w:val="00AF211B"/>
    <w:rsid w:val="00AF21C2"/>
    <w:rsid w:val="00AF23B8"/>
    <w:rsid w:val="00AF2414"/>
    <w:rsid w:val="00AF2532"/>
    <w:rsid w:val="00AF271F"/>
    <w:rsid w:val="00AF28B0"/>
    <w:rsid w:val="00AF293A"/>
    <w:rsid w:val="00AF2962"/>
    <w:rsid w:val="00AF2A6A"/>
    <w:rsid w:val="00AF2B14"/>
    <w:rsid w:val="00AF2D1A"/>
    <w:rsid w:val="00AF2F80"/>
    <w:rsid w:val="00AF30C5"/>
    <w:rsid w:val="00AF35D0"/>
    <w:rsid w:val="00AF370D"/>
    <w:rsid w:val="00AF38C5"/>
    <w:rsid w:val="00AF3D21"/>
    <w:rsid w:val="00AF44B7"/>
    <w:rsid w:val="00AF4610"/>
    <w:rsid w:val="00AF46D2"/>
    <w:rsid w:val="00AF48F0"/>
    <w:rsid w:val="00AF4C5A"/>
    <w:rsid w:val="00AF4D62"/>
    <w:rsid w:val="00AF4E97"/>
    <w:rsid w:val="00AF4F99"/>
    <w:rsid w:val="00AF5227"/>
    <w:rsid w:val="00AF53F7"/>
    <w:rsid w:val="00AF5494"/>
    <w:rsid w:val="00AF55DB"/>
    <w:rsid w:val="00AF569D"/>
    <w:rsid w:val="00AF5700"/>
    <w:rsid w:val="00AF589A"/>
    <w:rsid w:val="00AF58FC"/>
    <w:rsid w:val="00AF5B30"/>
    <w:rsid w:val="00AF5DCA"/>
    <w:rsid w:val="00AF5DCE"/>
    <w:rsid w:val="00AF6764"/>
    <w:rsid w:val="00AF6769"/>
    <w:rsid w:val="00AF67B8"/>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1090"/>
    <w:rsid w:val="00B010C0"/>
    <w:rsid w:val="00B010DB"/>
    <w:rsid w:val="00B012A3"/>
    <w:rsid w:val="00B01401"/>
    <w:rsid w:val="00B0170B"/>
    <w:rsid w:val="00B0182E"/>
    <w:rsid w:val="00B0189F"/>
    <w:rsid w:val="00B01DD5"/>
    <w:rsid w:val="00B02064"/>
    <w:rsid w:val="00B02067"/>
    <w:rsid w:val="00B022BE"/>
    <w:rsid w:val="00B022D2"/>
    <w:rsid w:val="00B024E5"/>
    <w:rsid w:val="00B02967"/>
    <w:rsid w:val="00B029DA"/>
    <w:rsid w:val="00B02A33"/>
    <w:rsid w:val="00B03045"/>
    <w:rsid w:val="00B032CD"/>
    <w:rsid w:val="00B03660"/>
    <w:rsid w:val="00B036B5"/>
    <w:rsid w:val="00B0374F"/>
    <w:rsid w:val="00B03E1B"/>
    <w:rsid w:val="00B044F0"/>
    <w:rsid w:val="00B045C8"/>
    <w:rsid w:val="00B045CF"/>
    <w:rsid w:val="00B04BBD"/>
    <w:rsid w:val="00B04DD7"/>
    <w:rsid w:val="00B04F97"/>
    <w:rsid w:val="00B05220"/>
    <w:rsid w:val="00B0538E"/>
    <w:rsid w:val="00B05514"/>
    <w:rsid w:val="00B0552F"/>
    <w:rsid w:val="00B05634"/>
    <w:rsid w:val="00B0572C"/>
    <w:rsid w:val="00B05759"/>
    <w:rsid w:val="00B0576E"/>
    <w:rsid w:val="00B05862"/>
    <w:rsid w:val="00B05A60"/>
    <w:rsid w:val="00B05B0F"/>
    <w:rsid w:val="00B05C5A"/>
    <w:rsid w:val="00B05C5D"/>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F2A"/>
    <w:rsid w:val="00B1013E"/>
    <w:rsid w:val="00B10181"/>
    <w:rsid w:val="00B101CD"/>
    <w:rsid w:val="00B101DE"/>
    <w:rsid w:val="00B10207"/>
    <w:rsid w:val="00B102B3"/>
    <w:rsid w:val="00B10319"/>
    <w:rsid w:val="00B1034C"/>
    <w:rsid w:val="00B104EC"/>
    <w:rsid w:val="00B1077E"/>
    <w:rsid w:val="00B107C9"/>
    <w:rsid w:val="00B10A6E"/>
    <w:rsid w:val="00B10B5F"/>
    <w:rsid w:val="00B10BBD"/>
    <w:rsid w:val="00B10BD8"/>
    <w:rsid w:val="00B11287"/>
    <w:rsid w:val="00B113E9"/>
    <w:rsid w:val="00B1174E"/>
    <w:rsid w:val="00B11986"/>
    <w:rsid w:val="00B11D15"/>
    <w:rsid w:val="00B11DE3"/>
    <w:rsid w:val="00B12247"/>
    <w:rsid w:val="00B1225A"/>
    <w:rsid w:val="00B126B9"/>
    <w:rsid w:val="00B1280B"/>
    <w:rsid w:val="00B129F5"/>
    <w:rsid w:val="00B12BB1"/>
    <w:rsid w:val="00B12C51"/>
    <w:rsid w:val="00B12D04"/>
    <w:rsid w:val="00B12D6E"/>
    <w:rsid w:val="00B12E9D"/>
    <w:rsid w:val="00B135CE"/>
    <w:rsid w:val="00B13714"/>
    <w:rsid w:val="00B13782"/>
    <w:rsid w:val="00B1383D"/>
    <w:rsid w:val="00B13859"/>
    <w:rsid w:val="00B13A1B"/>
    <w:rsid w:val="00B13AD4"/>
    <w:rsid w:val="00B13CE1"/>
    <w:rsid w:val="00B13CE5"/>
    <w:rsid w:val="00B13EFF"/>
    <w:rsid w:val="00B141F3"/>
    <w:rsid w:val="00B14345"/>
    <w:rsid w:val="00B1482A"/>
    <w:rsid w:val="00B14CE1"/>
    <w:rsid w:val="00B14DD5"/>
    <w:rsid w:val="00B14F41"/>
    <w:rsid w:val="00B14FE5"/>
    <w:rsid w:val="00B153F3"/>
    <w:rsid w:val="00B156AC"/>
    <w:rsid w:val="00B15BD7"/>
    <w:rsid w:val="00B15FEE"/>
    <w:rsid w:val="00B1614E"/>
    <w:rsid w:val="00B1625D"/>
    <w:rsid w:val="00B16499"/>
    <w:rsid w:val="00B1658B"/>
    <w:rsid w:val="00B16D09"/>
    <w:rsid w:val="00B16F6B"/>
    <w:rsid w:val="00B16FF1"/>
    <w:rsid w:val="00B1701B"/>
    <w:rsid w:val="00B1715B"/>
    <w:rsid w:val="00B173EB"/>
    <w:rsid w:val="00B17438"/>
    <w:rsid w:val="00B176A1"/>
    <w:rsid w:val="00B176FF"/>
    <w:rsid w:val="00B178BC"/>
    <w:rsid w:val="00B178C1"/>
    <w:rsid w:val="00B17920"/>
    <w:rsid w:val="00B179A1"/>
    <w:rsid w:val="00B179E6"/>
    <w:rsid w:val="00B17A51"/>
    <w:rsid w:val="00B17B0E"/>
    <w:rsid w:val="00B17F29"/>
    <w:rsid w:val="00B20085"/>
    <w:rsid w:val="00B200B8"/>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A5"/>
    <w:rsid w:val="00B235B8"/>
    <w:rsid w:val="00B235F3"/>
    <w:rsid w:val="00B2363E"/>
    <w:rsid w:val="00B237C1"/>
    <w:rsid w:val="00B23961"/>
    <w:rsid w:val="00B23A45"/>
    <w:rsid w:val="00B23ACF"/>
    <w:rsid w:val="00B23B41"/>
    <w:rsid w:val="00B23C12"/>
    <w:rsid w:val="00B23C8A"/>
    <w:rsid w:val="00B23E6B"/>
    <w:rsid w:val="00B23F34"/>
    <w:rsid w:val="00B23F3E"/>
    <w:rsid w:val="00B2426A"/>
    <w:rsid w:val="00B2438B"/>
    <w:rsid w:val="00B24E98"/>
    <w:rsid w:val="00B25049"/>
    <w:rsid w:val="00B25454"/>
    <w:rsid w:val="00B258E4"/>
    <w:rsid w:val="00B25A45"/>
    <w:rsid w:val="00B25B28"/>
    <w:rsid w:val="00B25C74"/>
    <w:rsid w:val="00B25D2B"/>
    <w:rsid w:val="00B25F55"/>
    <w:rsid w:val="00B2611C"/>
    <w:rsid w:val="00B2619F"/>
    <w:rsid w:val="00B26910"/>
    <w:rsid w:val="00B26F2D"/>
    <w:rsid w:val="00B270C1"/>
    <w:rsid w:val="00B2755A"/>
    <w:rsid w:val="00B2788E"/>
    <w:rsid w:val="00B27BEB"/>
    <w:rsid w:val="00B27E32"/>
    <w:rsid w:val="00B27E8D"/>
    <w:rsid w:val="00B3019F"/>
    <w:rsid w:val="00B30417"/>
    <w:rsid w:val="00B30501"/>
    <w:rsid w:val="00B3056F"/>
    <w:rsid w:val="00B30C6C"/>
    <w:rsid w:val="00B30EB8"/>
    <w:rsid w:val="00B30FA5"/>
    <w:rsid w:val="00B30FD8"/>
    <w:rsid w:val="00B31142"/>
    <w:rsid w:val="00B312B3"/>
    <w:rsid w:val="00B316B4"/>
    <w:rsid w:val="00B3196B"/>
    <w:rsid w:val="00B31AEE"/>
    <w:rsid w:val="00B31CA3"/>
    <w:rsid w:val="00B321AB"/>
    <w:rsid w:val="00B3266F"/>
    <w:rsid w:val="00B32863"/>
    <w:rsid w:val="00B3298B"/>
    <w:rsid w:val="00B32A00"/>
    <w:rsid w:val="00B32C6A"/>
    <w:rsid w:val="00B32F0E"/>
    <w:rsid w:val="00B33083"/>
    <w:rsid w:val="00B3312E"/>
    <w:rsid w:val="00B334F7"/>
    <w:rsid w:val="00B33A22"/>
    <w:rsid w:val="00B33BCA"/>
    <w:rsid w:val="00B33C82"/>
    <w:rsid w:val="00B33CE2"/>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223"/>
    <w:rsid w:val="00B362CE"/>
    <w:rsid w:val="00B36338"/>
    <w:rsid w:val="00B366E5"/>
    <w:rsid w:val="00B36DAE"/>
    <w:rsid w:val="00B37088"/>
    <w:rsid w:val="00B37178"/>
    <w:rsid w:val="00B3746B"/>
    <w:rsid w:val="00B37514"/>
    <w:rsid w:val="00B3755F"/>
    <w:rsid w:val="00B3757C"/>
    <w:rsid w:val="00B3777B"/>
    <w:rsid w:val="00B377D7"/>
    <w:rsid w:val="00B3785E"/>
    <w:rsid w:val="00B378DF"/>
    <w:rsid w:val="00B379D9"/>
    <w:rsid w:val="00B37D21"/>
    <w:rsid w:val="00B4038E"/>
    <w:rsid w:val="00B404E1"/>
    <w:rsid w:val="00B4081A"/>
    <w:rsid w:val="00B4092D"/>
    <w:rsid w:val="00B409FD"/>
    <w:rsid w:val="00B40BE9"/>
    <w:rsid w:val="00B40C35"/>
    <w:rsid w:val="00B40C76"/>
    <w:rsid w:val="00B41827"/>
    <w:rsid w:val="00B418F8"/>
    <w:rsid w:val="00B4190A"/>
    <w:rsid w:val="00B41C64"/>
    <w:rsid w:val="00B41C80"/>
    <w:rsid w:val="00B41DDD"/>
    <w:rsid w:val="00B41E7C"/>
    <w:rsid w:val="00B41EB1"/>
    <w:rsid w:val="00B42090"/>
    <w:rsid w:val="00B422F5"/>
    <w:rsid w:val="00B42482"/>
    <w:rsid w:val="00B425AC"/>
    <w:rsid w:val="00B4262B"/>
    <w:rsid w:val="00B426DB"/>
    <w:rsid w:val="00B426E3"/>
    <w:rsid w:val="00B42821"/>
    <w:rsid w:val="00B429A8"/>
    <w:rsid w:val="00B42AB6"/>
    <w:rsid w:val="00B42B08"/>
    <w:rsid w:val="00B431B0"/>
    <w:rsid w:val="00B431C8"/>
    <w:rsid w:val="00B43206"/>
    <w:rsid w:val="00B43277"/>
    <w:rsid w:val="00B433F2"/>
    <w:rsid w:val="00B436E2"/>
    <w:rsid w:val="00B43732"/>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4E"/>
    <w:rsid w:val="00B462A7"/>
    <w:rsid w:val="00B46324"/>
    <w:rsid w:val="00B46379"/>
    <w:rsid w:val="00B463D1"/>
    <w:rsid w:val="00B4674A"/>
    <w:rsid w:val="00B46C35"/>
    <w:rsid w:val="00B46CF8"/>
    <w:rsid w:val="00B46D22"/>
    <w:rsid w:val="00B46E8E"/>
    <w:rsid w:val="00B47053"/>
    <w:rsid w:val="00B47132"/>
    <w:rsid w:val="00B4714E"/>
    <w:rsid w:val="00B471B7"/>
    <w:rsid w:val="00B4725D"/>
    <w:rsid w:val="00B472F2"/>
    <w:rsid w:val="00B47375"/>
    <w:rsid w:val="00B477C4"/>
    <w:rsid w:val="00B478D1"/>
    <w:rsid w:val="00B4790B"/>
    <w:rsid w:val="00B479AF"/>
    <w:rsid w:val="00B47D99"/>
    <w:rsid w:val="00B47DEB"/>
    <w:rsid w:val="00B47FD4"/>
    <w:rsid w:val="00B500C1"/>
    <w:rsid w:val="00B500D0"/>
    <w:rsid w:val="00B502F6"/>
    <w:rsid w:val="00B5057D"/>
    <w:rsid w:val="00B507BB"/>
    <w:rsid w:val="00B50849"/>
    <w:rsid w:val="00B509CD"/>
    <w:rsid w:val="00B50A31"/>
    <w:rsid w:val="00B50B1B"/>
    <w:rsid w:val="00B50B2D"/>
    <w:rsid w:val="00B50B78"/>
    <w:rsid w:val="00B50DB0"/>
    <w:rsid w:val="00B51181"/>
    <w:rsid w:val="00B51939"/>
    <w:rsid w:val="00B51AA4"/>
    <w:rsid w:val="00B51CDF"/>
    <w:rsid w:val="00B51FC2"/>
    <w:rsid w:val="00B521E2"/>
    <w:rsid w:val="00B523B4"/>
    <w:rsid w:val="00B52513"/>
    <w:rsid w:val="00B5280C"/>
    <w:rsid w:val="00B52A72"/>
    <w:rsid w:val="00B52AF5"/>
    <w:rsid w:val="00B52DF8"/>
    <w:rsid w:val="00B52F92"/>
    <w:rsid w:val="00B53505"/>
    <w:rsid w:val="00B535AC"/>
    <w:rsid w:val="00B535DF"/>
    <w:rsid w:val="00B53637"/>
    <w:rsid w:val="00B536C1"/>
    <w:rsid w:val="00B536F9"/>
    <w:rsid w:val="00B53D08"/>
    <w:rsid w:val="00B53D65"/>
    <w:rsid w:val="00B53E68"/>
    <w:rsid w:val="00B53EE7"/>
    <w:rsid w:val="00B53FE5"/>
    <w:rsid w:val="00B5436A"/>
    <w:rsid w:val="00B5440F"/>
    <w:rsid w:val="00B5453C"/>
    <w:rsid w:val="00B54653"/>
    <w:rsid w:val="00B5467E"/>
    <w:rsid w:val="00B548BD"/>
    <w:rsid w:val="00B5493C"/>
    <w:rsid w:val="00B54AE6"/>
    <w:rsid w:val="00B54E97"/>
    <w:rsid w:val="00B5500D"/>
    <w:rsid w:val="00B556FF"/>
    <w:rsid w:val="00B5580C"/>
    <w:rsid w:val="00B55904"/>
    <w:rsid w:val="00B559F8"/>
    <w:rsid w:val="00B55BDC"/>
    <w:rsid w:val="00B55CC0"/>
    <w:rsid w:val="00B55CE1"/>
    <w:rsid w:val="00B55F81"/>
    <w:rsid w:val="00B56179"/>
    <w:rsid w:val="00B5631E"/>
    <w:rsid w:val="00B564FF"/>
    <w:rsid w:val="00B568F3"/>
    <w:rsid w:val="00B56939"/>
    <w:rsid w:val="00B56A27"/>
    <w:rsid w:val="00B56A65"/>
    <w:rsid w:val="00B56D09"/>
    <w:rsid w:val="00B56D24"/>
    <w:rsid w:val="00B570CF"/>
    <w:rsid w:val="00B578EB"/>
    <w:rsid w:val="00B57E9F"/>
    <w:rsid w:val="00B57F73"/>
    <w:rsid w:val="00B60383"/>
    <w:rsid w:val="00B603C1"/>
    <w:rsid w:val="00B604A3"/>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84F"/>
    <w:rsid w:val="00B619D7"/>
    <w:rsid w:val="00B619DD"/>
    <w:rsid w:val="00B61C0F"/>
    <w:rsid w:val="00B61E87"/>
    <w:rsid w:val="00B61F70"/>
    <w:rsid w:val="00B6205B"/>
    <w:rsid w:val="00B6265D"/>
    <w:rsid w:val="00B62779"/>
    <w:rsid w:val="00B62808"/>
    <w:rsid w:val="00B628C1"/>
    <w:rsid w:val="00B62AB1"/>
    <w:rsid w:val="00B62C04"/>
    <w:rsid w:val="00B62CAD"/>
    <w:rsid w:val="00B62E5D"/>
    <w:rsid w:val="00B62F4E"/>
    <w:rsid w:val="00B63233"/>
    <w:rsid w:val="00B63492"/>
    <w:rsid w:val="00B63D40"/>
    <w:rsid w:val="00B63DC4"/>
    <w:rsid w:val="00B63E0B"/>
    <w:rsid w:val="00B63E0F"/>
    <w:rsid w:val="00B64246"/>
    <w:rsid w:val="00B64677"/>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E0C"/>
    <w:rsid w:val="00B67EB2"/>
    <w:rsid w:val="00B67FF8"/>
    <w:rsid w:val="00B7005E"/>
    <w:rsid w:val="00B700A8"/>
    <w:rsid w:val="00B70174"/>
    <w:rsid w:val="00B703DA"/>
    <w:rsid w:val="00B7046C"/>
    <w:rsid w:val="00B70686"/>
    <w:rsid w:val="00B70958"/>
    <w:rsid w:val="00B70B20"/>
    <w:rsid w:val="00B70B5E"/>
    <w:rsid w:val="00B70BCF"/>
    <w:rsid w:val="00B70BF7"/>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99D"/>
    <w:rsid w:val="00B72C40"/>
    <w:rsid w:val="00B72C6D"/>
    <w:rsid w:val="00B72DD3"/>
    <w:rsid w:val="00B72E1E"/>
    <w:rsid w:val="00B732D9"/>
    <w:rsid w:val="00B73487"/>
    <w:rsid w:val="00B7359E"/>
    <w:rsid w:val="00B735CC"/>
    <w:rsid w:val="00B73AB7"/>
    <w:rsid w:val="00B73C0A"/>
    <w:rsid w:val="00B73D00"/>
    <w:rsid w:val="00B7426F"/>
    <w:rsid w:val="00B74406"/>
    <w:rsid w:val="00B74445"/>
    <w:rsid w:val="00B7460B"/>
    <w:rsid w:val="00B7462E"/>
    <w:rsid w:val="00B746D7"/>
    <w:rsid w:val="00B74E11"/>
    <w:rsid w:val="00B74EE9"/>
    <w:rsid w:val="00B7519D"/>
    <w:rsid w:val="00B751D8"/>
    <w:rsid w:val="00B75783"/>
    <w:rsid w:val="00B75D1A"/>
    <w:rsid w:val="00B75DA0"/>
    <w:rsid w:val="00B75F5F"/>
    <w:rsid w:val="00B7625B"/>
    <w:rsid w:val="00B76363"/>
    <w:rsid w:val="00B763EF"/>
    <w:rsid w:val="00B76491"/>
    <w:rsid w:val="00B765DA"/>
    <w:rsid w:val="00B765DC"/>
    <w:rsid w:val="00B7670F"/>
    <w:rsid w:val="00B769C8"/>
    <w:rsid w:val="00B76BDF"/>
    <w:rsid w:val="00B76D7C"/>
    <w:rsid w:val="00B76F8F"/>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917"/>
    <w:rsid w:val="00B80A51"/>
    <w:rsid w:val="00B80C1B"/>
    <w:rsid w:val="00B80F01"/>
    <w:rsid w:val="00B810A8"/>
    <w:rsid w:val="00B810DE"/>
    <w:rsid w:val="00B8185A"/>
    <w:rsid w:val="00B818C2"/>
    <w:rsid w:val="00B81DB7"/>
    <w:rsid w:val="00B81E53"/>
    <w:rsid w:val="00B81FBC"/>
    <w:rsid w:val="00B821B9"/>
    <w:rsid w:val="00B822C5"/>
    <w:rsid w:val="00B823AC"/>
    <w:rsid w:val="00B827BC"/>
    <w:rsid w:val="00B827E1"/>
    <w:rsid w:val="00B82A56"/>
    <w:rsid w:val="00B82C03"/>
    <w:rsid w:val="00B82D37"/>
    <w:rsid w:val="00B82FB8"/>
    <w:rsid w:val="00B831A6"/>
    <w:rsid w:val="00B831C8"/>
    <w:rsid w:val="00B83299"/>
    <w:rsid w:val="00B83590"/>
    <w:rsid w:val="00B8359C"/>
    <w:rsid w:val="00B8371A"/>
    <w:rsid w:val="00B83865"/>
    <w:rsid w:val="00B8391E"/>
    <w:rsid w:val="00B839A3"/>
    <w:rsid w:val="00B84073"/>
    <w:rsid w:val="00B84156"/>
    <w:rsid w:val="00B84268"/>
    <w:rsid w:val="00B8442D"/>
    <w:rsid w:val="00B84458"/>
    <w:rsid w:val="00B84552"/>
    <w:rsid w:val="00B845A9"/>
    <w:rsid w:val="00B84730"/>
    <w:rsid w:val="00B84C66"/>
    <w:rsid w:val="00B84D03"/>
    <w:rsid w:val="00B84DC6"/>
    <w:rsid w:val="00B84E83"/>
    <w:rsid w:val="00B8501D"/>
    <w:rsid w:val="00B850A2"/>
    <w:rsid w:val="00B8518E"/>
    <w:rsid w:val="00B85278"/>
    <w:rsid w:val="00B855F9"/>
    <w:rsid w:val="00B8587B"/>
    <w:rsid w:val="00B85C25"/>
    <w:rsid w:val="00B85E92"/>
    <w:rsid w:val="00B86317"/>
    <w:rsid w:val="00B863AA"/>
    <w:rsid w:val="00B86507"/>
    <w:rsid w:val="00B866A2"/>
    <w:rsid w:val="00B867B0"/>
    <w:rsid w:val="00B86854"/>
    <w:rsid w:val="00B86A55"/>
    <w:rsid w:val="00B86AE1"/>
    <w:rsid w:val="00B86DD2"/>
    <w:rsid w:val="00B8710A"/>
    <w:rsid w:val="00B87301"/>
    <w:rsid w:val="00B873F4"/>
    <w:rsid w:val="00B874D9"/>
    <w:rsid w:val="00B87515"/>
    <w:rsid w:val="00B87751"/>
    <w:rsid w:val="00B87A9A"/>
    <w:rsid w:val="00B87C04"/>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D6F"/>
    <w:rsid w:val="00B91E65"/>
    <w:rsid w:val="00B91ED1"/>
    <w:rsid w:val="00B92006"/>
    <w:rsid w:val="00B920F7"/>
    <w:rsid w:val="00B920F8"/>
    <w:rsid w:val="00B924E6"/>
    <w:rsid w:val="00B92946"/>
    <w:rsid w:val="00B92A6E"/>
    <w:rsid w:val="00B92BC6"/>
    <w:rsid w:val="00B92DCA"/>
    <w:rsid w:val="00B92E0F"/>
    <w:rsid w:val="00B93006"/>
    <w:rsid w:val="00B93309"/>
    <w:rsid w:val="00B9331E"/>
    <w:rsid w:val="00B933D5"/>
    <w:rsid w:val="00B933F5"/>
    <w:rsid w:val="00B93526"/>
    <w:rsid w:val="00B9353B"/>
    <w:rsid w:val="00B93A46"/>
    <w:rsid w:val="00B93D4F"/>
    <w:rsid w:val="00B94029"/>
    <w:rsid w:val="00B94453"/>
    <w:rsid w:val="00B948E5"/>
    <w:rsid w:val="00B94A91"/>
    <w:rsid w:val="00B94B03"/>
    <w:rsid w:val="00B94B82"/>
    <w:rsid w:val="00B94BD9"/>
    <w:rsid w:val="00B952EB"/>
    <w:rsid w:val="00B95360"/>
    <w:rsid w:val="00B9550C"/>
    <w:rsid w:val="00B9582D"/>
    <w:rsid w:val="00B95858"/>
    <w:rsid w:val="00B95884"/>
    <w:rsid w:val="00B95E6A"/>
    <w:rsid w:val="00B95FE4"/>
    <w:rsid w:val="00B9604B"/>
    <w:rsid w:val="00B9668D"/>
    <w:rsid w:val="00B9680B"/>
    <w:rsid w:val="00B96AE0"/>
    <w:rsid w:val="00B96E50"/>
    <w:rsid w:val="00B96F79"/>
    <w:rsid w:val="00B96FD9"/>
    <w:rsid w:val="00B973A8"/>
    <w:rsid w:val="00B9774A"/>
    <w:rsid w:val="00B97A54"/>
    <w:rsid w:val="00B97BEC"/>
    <w:rsid w:val="00B97E5D"/>
    <w:rsid w:val="00B97F16"/>
    <w:rsid w:val="00BA0102"/>
    <w:rsid w:val="00BA043D"/>
    <w:rsid w:val="00BA04F7"/>
    <w:rsid w:val="00BA06A1"/>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21A8"/>
    <w:rsid w:val="00BA233E"/>
    <w:rsid w:val="00BA2A21"/>
    <w:rsid w:val="00BA2B47"/>
    <w:rsid w:val="00BA2CBF"/>
    <w:rsid w:val="00BA2D32"/>
    <w:rsid w:val="00BA2F80"/>
    <w:rsid w:val="00BA31CD"/>
    <w:rsid w:val="00BA31F8"/>
    <w:rsid w:val="00BA355C"/>
    <w:rsid w:val="00BA3847"/>
    <w:rsid w:val="00BA38DE"/>
    <w:rsid w:val="00BA3B31"/>
    <w:rsid w:val="00BA3B67"/>
    <w:rsid w:val="00BA3D2D"/>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60C0"/>
    <w:rsid w:val="00BA6235"/>
    <w:rsid w:val="00BA6579"/>
    <w:rsid w:val="00BA6644"/>
    <w:rsid w:val="00BA678A"/>
    <w:rsid w:val="00BA6DAB"/>
    <w:rsid w:val="00BA6DC8"/>
    <w:rsid w:val="00BA6EFB"/>
    <w:rsid w:val="00BA6FAC"/>
    <w:rsid w:val="00BA6FDF"/>
    <w:rsid w:val="00BA71C1"/>
    <w:rsid w:val="00BA7206"/>
    <w:rsid w:val="00BA7355"/>
    <w:rsid w:val="00BA74C9"/>
    <w:rsid w:val="00BA754F"/>
    <w:rsid w:val="00BA7656"/>
    <w:rsid w:val="00BA771B"/>
    <w:rsid w:val="00BA7848"/>
    <w:rsid w:val="00BA7CDE"/>
    <w:rsid w:val="00BA7FB4"/>
    <w:rsid w:val="00BB0017"/>
    <w:rsid w:val="00BB026A"/>
    <w:rsid w:val="00BB02ED"/>
    <w:rsid w:val="00BB0684"/>
    <w:rsid w:val="00BB06FE"/>
    <w:rsid w:val="00BB09EA"/>
    <w:rsid w:val="00BB10C1"/>
    <w:rsid w:val="00BB1190"/>
    <w:rsid w:val="00BB13AE"/>
    <w:rsid w:val="00BB14C1"/>
    <w:rsid w:val="00BB2067"/>
    <w:rsid w:val="00BB2084"/>
    <w:rsid w:val="00BB21B9"/>
    <w:rsid w:val="00BB21F1"/>
    <w:rsid w:val="00BB228E"/>
    <w:rsid w:val="00BB2390"/>
    <w:rsid w:val="00BB2675"/>
    <w:rsid w:val="00BB284D"/>
    <w:rsid w:val="00BB2AB9"/>
    <w:rsid w:val="00BB2AF8"/>
    <w:rsid w:val="00BB2E52"/>
    <w:rsid w:val="00BB313E"/>
    <w:rsid w:val="00BB317F"/>
    <w:rsid w:val="00BB3236"/>
    <w:rsid w:val="00BB33B1"/>
    <w:rsid w:val="00BB342C"/>
    <w:rsid w:val="00BB34E0"/>
    <w:rsid w:val="00BB34E3"/>
    <w:rsid w:val="00BB36C0"/>
    <w:rsid w:val="00BB3878"/>
    <w:rsid w:val="00BB3921"/>
    <w:rsid w:val="00BB3B55"/>
    <w:rsid w:val="00BB3C52"/>
    <w:rsid w:val="00BB3FA7"/>
    <w:rsid w:val="00BB3FF8"/>
    <w:rsid w:val="00BB423F"/>
    <w:rsid w:val="00BB43F1"/>
    <w:rsid w:val="00BB449D"/>
    <w:rsid w:val="00BB4525"/>
    <w:rsid w:val="00BB469B"/>
    <w:rsid w:val="00BB46A8"/>
    <w:rsid w:val="00BB4822"/>
    <w:rsid w:val="00BB4CEF"/>
    <w:rsid w:val="00BB4D9D"/>
    <w:rsid w:val="00BB4E0F"/>
    <w:rsid w:val="00BB508D"/>
    <w:rsid w:val="00BB5467"/>
    <w:rsid w:val="00BB5505"/>
    <w:rsid w:val="00BB559B"/>
    <w:rsid w:val="00BB5A6B"/>
    <w:rsid w:val="00BB5A80"/>
    <w:rsid w:val="00BB5A83"/>
    <w:rsid w:val="00BB5BEE"/>
    <w:rsid w:val="00BB5E91"/>
    <w:rsid w:val="00BB5FCF"/>
    <w:rsid w:val="00BB61B8"/>
    <w:rsid w:val="00BB6263"/>
    <w:rsid w:val="00BB6313"/>
    <w:rsid w:val="00BB6326"/>
    <w:rsid w:val="00BB640E"/>
    <w:rsid w:val="00BB64C8"/>
    <w:rsid w:val="00BB657A"/>
    <w:rsid w:val="00BB7660"/>
    <w:rsid w:val="00BB76EE"/>
    <w:rsid w:val="00BB781E"/>
    <w:rsid w:val="00BB7E5B"/>
    <w:rsid w:val="00BB7ECC"/>
    <w:rsid w:val="00BB7EE7"/>
    <w:rsid w:val="00BB7F66"/>
    <w:rsid w:val="00BC01E2"/>
    <w:rsid w:val="00BC03A5"/>
    <w:rsid w:val="00BC0758"/>
    <w:rsid w:val="00BC0944"/>
    <w:rsid w:val="00BC09E6"/>
    <w:rsid w:val="00BC10F8"/>
    <w:rsid w:val="00BC1350"/>
    <w:rsid w:val="00BC14B4"/>
    <w:rsid w:val="00BC189E"/>
    <w:rsid w:val="00BC1C49"/>
    <w:rsid w:val="00BC1D6F"/>
    <w:rsid w:val="00BC20C0"/>
    <w:rsid w:val="00BC20E2"/>
    <w:rsid w:val="00BC22A0"/>
    <w:rsid w:val="00BC2487"/>
    <w:rsid w:val="00BC256E"/>
    <w:rsid w:val="00BC2610"/>
    <w:rsid w:val="00BC2679"/>
    <w:rsid w:val="00BC26F6"/>
    <w:rsid w:val="00BC2792"/>
    <w:rsid w:val="00BC2B60"/>
    <w:rsid w:val="00BC2E97"/>
    <w:rsid w:val="00BC2F71"/>
    <w:rsid w:val="00BC2FF5"/>
    <w:rsid w:val="00BC35EA"/>
    <w:rsid w:val="00BC3621"/>
    <w:rsid w:val="00BC373E"/>
    <w:rsid w:val="00BC3B3D"/>
    <w:rsid w:val="00BC3C75"/>
    <w:rsid w:val="00BC3C99"/>
    <w:rsid w:val="00BC3D37"/>
    <w:rsid w:val="00BC42A7"/>
    <w:rsid w:val="00BC436E"/>
    <w:rsid w:val="00BC4828"/>
    <w:rsid w:val="00BC4847"/>
    <w:rsid w:val="00BC486D"/>
    <w:rsid w:val="00BC4AB3"/>
    <w:rsid w:val="00BC4B6C"/>
    <w:rsid w:val="00BC4C5E"/>
    <w:rsid w:val="00BC4DFB"/>
    <w:rsid w:val="00BC4E63"/>
    <w:rsid w:val="00BC4F00"/>
    <w:rsid w:val="00BC4F50"/>
    <w:rsid w:val="00BC5213"/>
    <w:rsid w:val="00BC5693"/>
    <w:rsid w:val="00BC56FA"/>
    <w:rsid w:val="00BC56FB"/>
    <w:rsid w:val="00BC5965"/>
    <w:rsid w:val="00BC5B50"/>
    <w:rsid w:val="00BC5C30"/>
    <w:rsid w:val="00BC60B9"/>
    <w:rsid w:val="00BC65D0"/>
    <w:rsid w:val="00BC6647"/>
    <w:rsid w:val="00BC67DA"/>
    <w:rsid w:val="00BC6BCB"/>
    <w:rsid w:val="00BC6E75"/>
    <w:rsid w:val="00BC7019"/>
    <w:rsid w:val="00BC70A2"/>
    <w:rsid w:val="00BC721C"/>
    <w:rsid w:val="00BC7287"/>
    <w:rsid w:val="00BC72BA"/>
    <w:rsid w:val="00BC765B"/>
    <w:rsid w:val="00BC76B0"/>
    <w:rsid w:val="00BC7A7F"/>
    <w:rsid w:val="00BC7CB9"/>
    <w:rsid w:val="00BD03DC"/>
    <w:rsid w:val="00BD0772"/>
    <w:rsid w:val="00BD09E3"/>
    <w:rsid w:val="00BD0B9F"/>
    <w:rsid w:val="00BD0E7F"/>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24D"/>
    <w:rsid w:val="00BD36A2"/>
    <w:rsid w:val="00BD388E"/>
    <w:rsid w:val="00BD3C64"/>
    <w:rsid w:val="00BD3CE4"/>
    <w:rsid w:val="00BD3DB2"/>
    <w:rsid w:val="00BD3F3C"/>
    <w:rsid w:val="00BD4006"/>
    <w:rsid w:val="00BD407A"/>
    <w:rsid w:val="00BD40AB"/>
    <w:rsid w:val="00BD41D9"/>
    <w:rsid w:val="00BD465C"/>
    <w:rsid w:val="00BD48C1"/>
    <w:rsid w:val="00BD4AAD"/>
    <w:rsid w:val="00BD4BE2"/>
    <w:rsid w:val="00BD4EC6"/>
    <w:rsid w:val="00BD4FA8"/>
    <w:rsid w:val="00BD519A"/>
    <w:rsid w:val="00BD5222"/>
    <w:rsid w:val="00BD5339"/>
    <w:rsid w:val="00BD56E6"/>
    <w:rsid w:val="00BD579E"/>
    <w:rsid w:val="00BD57DA"/>
    <w:rsid w:val="00BD57E6"/>
    <w:rsid w:val="00BD57E8"/>
    <w:rsid w:val="00BD5D61"/>
    <w:rsid w:val="00BD5E5E"/>
    <w:rsid w:val="00BD6014"/>
    <w:rsid w:val="00BD60BB"/>
    <w:rsid w:val="00BD622E"/>
    <w:rsid w:val="00BD62C6"/>
    <w:rsid w:val="00BD6443"/>
    <w:rsid w:val="00BD680C"/>
    <w:rsid w:val="00BD6945"/>
    <w:rsid w:val="00BD69C7"/>
    <w:rsid w:val="00BD6A36"/>
    <w:rsid w:val="00BD6A77"/>
    <w:rsid w:val="00BD6C32"/>
    <w:rsid w:val="00BD6C60"/>
    <w:rsid w:val="00BD6D5E"/>
    <w:rsid w:val="00BD7278"/>
    <w:rsid w:val="00BD752E"/>
    <w:rsid w:val="00BD77F6"/>
    <w:rsid w:val="00BD7906"/>
    <w:rsid w:val="00BD7CB4"/>
    <w:rsid w:val="00BD7EC1"/>
    <w:rsid w:val="00BE015D"/>
    <w:rsid w:val="00BE037A"/>
    <w:rsid w:val="00BE059A"/>
    <w:rsid w:val="00BE06BB"/>
    <w:rsid w:val="00BE090A"/>
    <w:rsid w:val="00BE0972"/>
    <w:rsid w:val="00BE0D02"/>
    <w:rsid w:val="00BE0D35"/>
    <w:rsid w:val="00BE11A0"/>
    <w:rsid w:val="00BE11AB"/>
    <w:rsid w:val="00BE142D"/>
    <w:rsid w:val="00BE154E"/>
    <w:rsid w:val="00BE1772"/>
    <w:rsid w:val="00BE186A"/>
    <w:rsid w:val="00BE1F58"/>
    <w:rsid w:val="00BE21AD"/>
    <w:rsid w:val="00BE21BC"/>
    <w:rsid w:val="00BE221E"/>
    <w:rsid w:val="00BE2538"/>
    <w:rsid w:val="00BE25A7"/>
    <w:rsid w:val="00BE28FF"/>
    <w:rsid w:val="00BE2B95"/>
    <w:rsid w:val="00BE3047"/>
    <w:rsid w:val="00BE305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5079"/>
    <w:rsid w:val="00BE5271"/>
    <w:rsid w:val="00BE5369"/>
    <w:rsid w:val="00BE555F"/>
    <w:rsid w:val="00BE5774"/>
    <w:rsid w:val="00BE594E"/>
    <w:rsid w:val="00BE5E1B"/>
    <w:rsid w:val="00BE6099"/>
    <w:rsid w:val="00BE62D7"/>
    <w:rsid w:val="00BE65E9"/>
    <w:rsid w:val="00BE678D"/>
    <w:rsid w:val="00BE6A31"/>
    <w:rsid w:val="00BE6B68"/>
    <w:rsid w:val="00BE6C3F"/>
    <w:rsid w:val="00BE6E4C"/>
    <w:rsid w:val="00BE71C8"/>
    <w:rsid w:val="00BE7465"/>
    <w:rsid w:val="00BE750A"/>
    <w:rsid w:val="00BE75D1"/>
    <w:rsid w:val="00BE762A"/>
    <w:rsid w:val="00BE7639"/>
    <w:rsid w:val="00BE767B"/>
    <w:rsid w:val="00BE7692"/>
    <w:rsid w:val="00BE76A7"/>
    <w:rsid w:val="00BE7711"/>
    <w:rsid w:val="00BE7A0C"/>
    <w:rsid w:val="00BE7AF0"/>
    <w:rsid w:val="00BE7E0B"/>
    <w:rsid w:val="00BE7E6F"/>
    <w:rsid w:val="00BE7EAA"/>
    <w:rsid w:val="00BE7F73"/>
    <w:rsid w:val="00BF0057"/>
    <w:rsid w:val="00BF01C7"/>
    <w:rsid w:val="00BF01D2"/>
    <w:rsid w:val="00BF02F7"/>
    <w:rsid w:val="00BF034B"/>
    <w:rsid w:val="00BF040B"/>
    <w:rsid w:val="00BF0864"/>
    <w:rsid w:val="00BF0C3F"/>
    <w:rsid w:val="00BF0D89"/>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E57"/>
    <w:rsid w:val="00BF2F95"/>
    <w:rsid w:val="00BF3290"/>
    <w:rsid w:val="00BF33A7"/>
    <w:rsid w:val="00BF3651"/>
    <w:rsid w:val="00BF3809"/>
    <w:rsid w:val="00BF38AB"/>
    <w:rsid w:val="00BF39F3"/>
    <w:rsid w:val="00BF3BD9"/>
    <w:rsid w:val="00BF3C63"/>
    <w:rsid w:val="00BF3E1D"/>
    <w:rsid w:val="00BF3E6C"/>
    <w:rsid w:val="00BF443B"/>
    <w:rsid w:val="00BF44F0"/>
    <w:rsid w:val="00BF4834"/>
    <w:rsid w:val="00BF48CE"/>
    <w:rsid w:val="00BF4A87"/>
    <w:rsid w:val="00BF4B0C"/>
    <w:rsid w:val="00BF4BF2"/>
    <w:rsid w:val="00BF4D28"/>
    <w:rsid w:val="00BF4FAF"/>
    <w:rsid w:val="00BF5032"/>
    <w:rsid w:val="00BF5477"/>
    <w:rsid w:val="00BF54C3"/>
    <w:rsid w:val="00BF54EB"/>
    <w:rsid w:val="00BF566F"/>
    <w:rsid w:val="00BF56EB"/>
    <w:rsid w:val="00BF5868"/>
    <w:rsid w:val="00BF58B8"/>
    <w:rsid w:val="00BF5995"/>
    <w:rsid w:val="00BF5A06"/>
    <w:rsid w:val="00BF5AC6"/>
    <w:rsid w:val="00BF5AFB"/>
    <w:rsid w:val="00BF5C28"/>
    <w:rsid w:val="00BF5C6A"/>
    <w:rsid w:val="00BF5E27"/>
    <w:rsid w:val="00BF5E5C"/>
    <w:rsid w:val="00BF6441"/>
    <w:rsid w:val="00BF64BF"/>
    <w:rsid w:val="00BF6861"/>
    <w:rsid w:val="00BF6881"/>
    <w:rsid w:val="00BF6A92"/>
    <w:rsid w:val="00BF6DAA"/>
    <w:rsid w:val="00BF7205"/>
    <w:rsid w:val="00BF756A"/>
    <w:rsid w:val="00BF76D5"/>
    <w:rsid w:val="00BF7896"/>
    <w:rsid w:val="00BF78E7"/>
    <w:rsid w:val="00BF7ADF"/>
    <w:rsid w:val="00BF7D3B"/>
    <w:rsid w:val="00BF7D9B"/>
    <w:rsid w:val="00C0019E"/>
    <w:rsid w:val="00C002FA"/>
    <w:rsid w:val="00C004D4"/>
    <w:rsid w:val="00C00508"/>
    <w:rsid w:val="00C00659"/>
    <w:rsid w:val="00C006DA"/>
    <w:rsid w:val="00C008FA"/>
    <w:rsid w:val="00C00BC7"/>
    <w:rsid w:val="00C00C32"/>
    <w:rsid w:val="00C00D52"/>
    <w:rsid w:val="00C00DCF"/>
    <w:rsid w:val="00C01008"/>
    <w:rsid w:val="00C0121B"/>
    <w:rsid w:val="00C014B9"/>
    <w:rsid w:val="00C014F7"/>
    <w:rsid w:val="00C015AB"/>
    <w:rsid w:val="00C0165D"/>
    <w:rsid w:val="00C01665"/>
    <w:rsid w:val="00C017A3"/>
    <w:rsid w:val="00C0188B"/>
    <w:rsid w:val="00C018F3"/>
    <w:rsid w:val="00C01AD0"/>
    <w:rsid w:val="00C01C5D"/>
    <w:rsid w:val="00C01F1B"/>
    <w:rsid w:val="00C021D5"/>
    <w:rsid w:val="00C02357"/>
    <w:rsid w:val="00C02401"/>
    <w:rsid w:val="00C02416"/>
    <w:rsid w:val="00C025FF"/>
    <w:rsid w:val="00C026FE"/>
    <w:rsid w:val="00C02845"/>
    <w:rsid w:val="00C02AAC"/>
    <w:rsid w:val="00C02C81"/>
    <w:rsid w:val="00C02CF5"/>
    <w:rsid w:val="00C03161"/>
    <w:rsid w:val="00C032B5"/>
    <w:rsid w:val="00C0369F"/>
    <w:rsid w:val="00C037EE"/>
    <w:rsid w:val="00C039D9"/>
    <w:rsid w:val="00C03AA4"/>
    <w:rsid w:val="00C03EE0"/>
    <w:rsid w:val="00C0401B"/>
    <w:rsid w:val="00C0401D"/>
    <w:rsid w:val="00C0441B"/>
    <w:rsid w:val="00C044D0"/>
    <w:rsid w:val="00C049DF"/>
    <w:rsid w:val="00C04DC1"/>
    <w:rsid w:val="00C04DD0"/>
    <w:rsid w:val="00C04F82"/>
    <w:rsid w:val="00C04FB3"/>
    <w:rsid w:val="00C05129"/>
    <w:rsid w:val="00C0570C"/>
    <w:rsid w:val="00C057D2"/>
    <w:rsid w:val="00C05842"/>
    <w:rsid w:val="00C05B71"/>
    <w:rsid w:val="00C05C2A"/>
    <w:rsid w:val="00C06116"/>
    <w:rsid w:val="00C06243"/>
    <w:rsid w:val="00C063EF"/>
    <w:rsid w:val="00C0679B"/>
    <w:rsid w:val="00C06D55"/>
    <w:rsid w:val="00C06E32"/>
    <w:rsid w:val="00C071AB"/>
    <w:rsid w:val="00C0728C"/>
    <w:rsid w:val="00C073DE"/>
    <w:rsid w:val="00C07638"/>
    <w:rsid w:val="00C077C0"/>
    <w:rsid w:val="00C07806"/>
    <w:rsid w:val="00C078EF"/>
    <w:rsid w:val="00C079D2"/>
    <w:rsid w:val="00C079EB"/>
    <w:rsid w:val="00C07AA9"/>
    <w:rsid w:val="00C07C5A"/>
    <w:rsid w:val="00C07D61"/>
    <w:rsid w:val="00C07EB3"/>
    <w:rsid w:val="00C10275"/>
    <w:rsid w:val="00C10612"/>
    <w:rsid w:val="00C107B5"/>
    <w:rsid w:val="00C11170"/>
    <w:rsid w:val="00C115AA"/>
    <w:rsid w:val="00C115F5"/>
    <w:rsid w:val="00C115FD"/>
    <w:rsid w:val="00C118FF"/>
    <w:rsid w:val="00C11AB3"/>
    <w:rsid w:val="00C11EE2"/>
    <w:rsid w:val="00C11FC5"/>
    <w:rsid w:val="00C12024"/>
    <w:rsid w:val="00C12052"/>
    <w:rsid w:val="00C1231C"/>
    <w:rsid w:val="00C1232D"/>
    <w:rsid w:val="00C1274A"/>
    <w:rsid w:val="00C12B4C"/>
    <w:rsid w:val="00C12B9A"/>
    <w:rsid w:val="00C12C1B"/>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A01"/>
    <w:rsid w:val="00C14A12"/>
    <w:rsid w:val="00C14D2D"/>
    <w:rsid w:val="00C14E52"/>
    <w:rsid w:val="00C14EB2"/>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27C"/>
    <w:rsid w:val="00C1767A"/>
    <w:rsid w:val="00C17808"/>
    <w:rsid w:val="00C17E44"/>
    <w:rsid w:val="00C17EE2"/>
    <w:rsid w:val="00C2003E"/>
    <w:rsid w:val="00C20306"/>
    <w:rsid w:val="00C204AA"/>
    <w:rsid w:val="00C208EF"/>
    <w:rsid w:val="00C209AF"/>
    <w:rsid w:val="00C209C6"/>
    <w:rsid w:val="00C20B1B"/>
    <w:rsid w:val="00C20CAA"/>
    <w:rsid w:val="00C20DB3"/>
    <w:rsid w:val="00C20F97"/>
    <w:rsid w:val="00C210CB"/>
    <w:rsid w:val="00C212B0"/>
    <w:rsid w:val="00C214A7"/>
    <w:rsid w:val="00C216AF"/>
    <w:rsid w:val="00C21827"/>
    <w:rsid w:val="00C219A3"/>
    <w:rsid w:val="00C21A15"/>
    <w:rsid w:val="00C21B0F"/>
    <w:rsid w:val="00C21C56"/>
    <w:rsid w:val="00C21EF1"/>
    <w:rsid w:val="00C21F1F"/>
    <w:rsid w:val="00C21F9B"/>
    <w:rsid w:val="00C22155"/>
    <w:rsid w:val="00C224D2"/>
    <w:rsid w:val="00C22832"/>
    <w:rsid w:val="00C22C70"/>
    <w:rsid w:val="00C22FB9"/>
    <w:rsid w:val="00C23096"/>
    <w:rsid w:val="00C231BC"/>
    <w:rsid w:val="00C236A0"/>
    <w:rsid w:val="00C23B14"/>
    <w:rsid w:val="00C23B1C"/>
    <w:rsid w:val="00C23DA5"/>
    <w:rsid w:val="00C23F43"/>
    <w:rsid w:val="00C240DA"/>
    <w:rsid w:val="00C24160"/>
    <w:rsid w:val="00C24290"/>
    <w:rsid w:val="00C242A5"/>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A96"/>
    <w:rsid w:val="00C25F34"/>
    <w:rsid w:val="00C26009"/>
    <w:rsid w:val="00C26373"/>
    <w:rsid w:val="00C263D0"/>
    <w:rsid w:val="00C264EE"/>
    <w:rsid w:val="00C26529"/>
    <w:rsid w:val="00C26625"/>
    <w:rsid w:val="00C26745"/>
    <w:rsid w:val="00C269F3"/>
    <w:rsid w:val="00C26A6A"/>
    <w:rsid w:val="00C26ACC"/>
    <w:rsid w:val="00C26AE6"/>
    <w:rsid w:val="00C26DD3"/>
    <w:rsid w:val="00C26DE9"/>
    <w:rsid w:val="00C274F9"/>
    <w:rsid w:val="00C27572"/>
    <w:rsid w:val="00C27677"/>
    <w:rsid w:val="00C27D54"/>
    <w:rsid w:val="00C27E68"/>
    <w:rsid w:val="00C30222"/>
    <w:rsid w:val="00C30380"/>
    <w:rsid w:val="00C30485"/>
    <w:rsid w:val="00C305BA"/>
    <w:rsid w:val="00C309D4"/>
    <w:rsid w:val="00C30BD6"/>
    <w:rsid w:val="00C30D1A"/>
    <w:rsid w:val="00C30F03"/>
    <w:rsid w:val="00C3100C"/>
    <w:rsid w:val="00C31143"/>
    <w:rsid w:val="00C3121E"/>
    <w:rsid w:val="00C3123B"/>
    <w:rsid w:val="00C31279"/>
    <w:rsid w:val="00C316FD"/>
    <w:rsid w:val="00C3176F"/>
    <w:rsid w:val="00C32054"/>
    <w:rsid w:val="00C32315"/>
    <w:rsid w:val="00C32325"/>
    <w:rsid w:val="00C3251B"/>
    <w:rsid w:val="00C3260D"/>
    <w:rsid w:val="00C328EC"/>
    <w:rsid w:val="00C33460"/>
    <w:rsid w:val="00C334D6"/>
    <w:rsid w:val="00C335B6"/>
    <w:rsid w:val="00C33639"/>
    <w:rsid w:val="00C336E1"/>
    <w:rsid w:val="00C339AC"/>
    <w:rsid w:val="00C33A2F"/>
    <w:rsid w:val="00C33B5B"/>
    <w:rsid w:val="00C33DC6"/>
    <w:rsid w:val="00C33E7E"/>
    <w:rsid w:val="00C33F1C"/>
    <w:rsid w:val="00C34007"/>
    <w:rsid w:val="00C34069"/>
    <w:rsid w:val="00C344A9"/>
    <w:rsid w:val="00C3478F"/>
    <w:rsid w:val="00C347D0"/>
    <w:rsid w:val="00C348B6"/>
    <w:rsid w:val="00C34ACB"/>
    <w:rsid w:val="00C34AEC"/>
    <w:rsid w:val="00C34B0D"/>
    <w:rsid w:val="00C34C7D"/>
    <w:rsid w:val="00C34DB4"/>
    <w:rsid w:val="00C34FBD"/>
    <w:rsid w:val="00C3541B"/>
    <w:rsid w:val="00C3569D"/>
    <w:rsid w:val="00C35990"/>
    <w:rsid w:val="00C35A9D"/>
    <w:rsid w:val="00C35AAF"/>
    <w:rsid w:val="00C35F4D"/>
    <w:rsid w:val="00C3643A"/>
    <w:rsid w:val="00C36E13"/>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6"/>
    <w:rsid w:val="00C408DC"/>
    <w:rsid w:val="00C408F8"/>
    <w:rsid w:val="00C40B37"/>
    <w:rsid w:val="00C40D9A"/>
    <w:rsid w:val="00C40F3B"/>
    <w:rsid w:val="00C41142"/>
    <w:rsid w:val="00C412EB"/>
    <w:rsid w:val="00C41321"/>
    <w:rsid w:val="00C41434"/>
    <w:rsid w:val="00C414C3"/>
    <w:rsid w:val="00C41977"/>
    <w:rsid w:val="00C41BAB"/>
    <w:rsid w:val="00C41C9E"/>
    <w:rsid w:val="00C41DF0"/>
    <w:rsid w:val="00C41EC7"/>
    <w:rsid w:val="00C42336"/>
    <w:rsid w:val="00C4251E"/>
    <w:rsid w:val="00C42996"/>
    <w:rsid w:val="00C42A0F"/>
    <w:rsid w:val="00C42B21"/>
    <w:rsid w:val="00C42DBB"/>
    <w:rsid w:val="00C42FD1"/>
    <w:rsid w:val="00C43027"/>
    <w:rsid w:val="00C43306"/>
    <w:rsid w:val="00C434B3"/>
    <w:rsid w:val="00C435AD"/>
    <w:rsid w:val="00C435B0"/>
    <w:rsid w:val="00C4385A"/>
    <w:rsid w:val="00C43A31"/>
    <w:rsid w:val="00C43BF1"/>
    <w:rsid w:val="00C43CC1"/>
    <w:rsid w:val="00C43DC1"/>
    <w:rsid w:val="00C44209"/>
    <w:rsid w:val="00C4422B"/>
    <w:rsid w:val="00C442DB"/>
    <w:rsid w:val="00C4442D"/>
    <w:rsid w:val="00C44982"/>
    <w:rsid w:val="00C44A88"/>
    <w:rsid w:val="00C44C70"/>
    <w:rsid w:val="00C44D1E"/>
    <w:rsid w:val="00C4502D"/>
    <w:rsid w:val="00C4505B"/>
    <w:rsid w:val="00C4569F"/>
    <w:rsid w:val="00C456DB"/>
    <w:rsid w:val="00C4574C"/>
    <w:rsid w:val="00C45A7A"/>
    <w:rsid w:val="00C45B05"/>
    <w:rsid w:val="00C46CFA"/>
    <w:rsid w:val="00C46F3C"/>
    <w:rsid w:val="00C4708A"/>
    <w:rsid w:val="00C47263"/>
    <w:rsid w:val="00C4734F"/>
    <w:rsid w:val="00C473D3"/>
    <w:rsid w:val="00C47416"/>
    <w:rsid w:val="00C476F1"/>
    <w:rsid w:val="00C4771A"/>
    <w:rsid w:val="00C47782"/>
    <w:rsid w:val="00C47FEC"/>
    <w:rsid w:val="00C5008E"/>
    <w:rsid w:val="00C5011D"/>
    <w:rsid w:val="00C50219"/>
    <w:rsid w:val="00C50252"/>
    <w:rsid w:val="00C50AF6"/>
    <w:rsid w:val="00C50C0E"/>
    <w:rsid w:val="00C51096"/>
    <w:rsid w:val="00C510F0"/>
    <w:rsid w:val="00C51155"/>
    <w:rsid w:val="00C51346"/>
    <w:rsid w:val="00C51939"/>
    <w:rsid w:val="00C51A47"/>
    <w:rsid w:val="00C51E4A"/>
    <w:rsid w:val="00C51F66"/>
    <w:rsid w:val="00C52009"/>
    <w:rsid w:val="00C520DE"/>
    <w:rsid w:val="00C520EF"/>
    <w:rsid w:val="00C52382"/>
    <w:rsid w:val="00C526C5"/>
    <w:rsid w:val="00C52764"/>
    <w:rsid w:val="00C52806"/>
    <w:rsid w:val="00C529EF"/>
    <w:rsid w:val="00C52F7E"/>
    <w:rsid w:val="00C53131"/>
    <w:rsid w:val="00C533C8"/>
    <w:rsid w:val="00C534CA"/>
    <w:rsid w:val="00C5362E"/>
    <w:rsid w:val="00C539C8"/>
    <w:rsid w:val="00C539E3"/>
    <w:rsid w:val="00C53A36"/>
    <w:rsid w:val="00C53AD9"/>
    <w:rsid w:val="00C53D5E"/>
    <w:rsid w:val="00C54121"/>
    <w:rsid w:val="00C54546"/>
    <w:rsid w:val="00C545D5"/>
    <w:rsid w:val="00C546A8"/>
    <w:rsid w:val="00C54832"/>
    <w:rsid w:val="00C548F8"/>
    <w:rsid w:val="00C549EF"/>
    <w:rsid w:val="00C54B88"/>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7EE"/>
    <w:rsid w:val="00C56931"/>
    <w:rsid w:val="00C56A23"/>
    <w:rsid w:val="00C56AC1"/>
    <w:rsid w:val="00C56B3F"/>
    <w:rsid w:val="00C56DF2"/>
    <w:rsid w:val="00C571B2"/>
    <w:rsid w:val="00C57204"/>
    <w:rsid w:val="00C5721A"/>
    <w:rsid w:val="00C57224"/>
    <w:rsid w:val="00C572BF"/>
    <w:rsid w:val="00C57534"/>
    <w:rsid w:val="00C576E7"/>
    <w:rsid w:val="00C57712"/>
    <w:rsid w:val="00C57757"/>
    <w:rsid w:val="00C578DA"/>
    <w:rsid w:val="00C57996"/>
    <w:rsid w:val="00C57C2D"/>
    <w:rsid w:val="00C57DA1"/>
    <w:rsid w:val="00C57DB5"/>
    <w:rsid w:val="00C57DCD"/>
    <w:rsid w:val="00C57FC9"/>
    <w:rsid w:val="00C60126"/>
    <w:rsid w:val="00C601B5"/>
    <w:rsid w:val="00C604FF"/>
    <w:rsid w:val="00C605A0"/>
    <w:rsid w:val="00C605C2"/>
    <w:rsid w:val="00C608DB"/>
    <w:rsid w:val="00C60914"/>
    <w:rsid w:val="00C609F8"/>
    <w:rsid w:val="00C60B30"/>
    <w:rsid w:val="00C60E5C"/>
    <w:rsid w:val="00C6130E"/>
    <w:rsid w:val="00C617AF"/>
    <w:rsid w:val="00C61807"/>
    <w:rsid w:val="00C6198F"/>
    <w:rsid w:val="00C61A44"/>
    <w:rsid w:val="00C61E68"/>
    <w:rsid w:val="00C621AF"/>
    <w:rsid w:val="00C622A9"/>
    <w:rsid w:val="00C626EA"/>
    <w:rsid w:val="00C62813"/>
    <w:rsid w:val="00C629DF"/>
    <w:rsid w:val="00C62E53"/>
    <w:rsid w:val="00C631E3"/>
    <w:rsid w:val="00C63254"/>
    <w:rsid w:val="00C637A5"/>
    <w:rsid w:val="00C637C1"/>
    <w:rsid w:val="00C639EE"/>
    <w:rsid w:val="00C63E88"/>
    <w:rsid w:val="00C63F53"/>
    <w:rsid w:val="00C63FA2"/>
    <w:rsid w:val="00C6432B"/>
    <w:rsid w:val="00C6470F"/>
    <w:rsid w:val="00C6485B"/>
    <w:rsid w:val="00C64961"/>
    <w:rsid w:val="00C64CD8"/>
    <w:rsid w:val="00C64F08"/>
    <w:rsid w:val="00C65033"/>
    <w:rsid w:val="00C6510E"/>
    <w:rsid w:val="00C651C3"/>
    <w:rsid w:val="00C651E0"/>
    <w:rsid w:val="00C65241"/>
    <w:rsid w:val="00C653B6"/>
    <w:rsid w:val="00C653E0"/>
    <w:rsid w:val="00C65541"/>
    <w:rsid w:val="00C655BC"/>
    <w:rsid w:val="00C657CB"/>
    <w:rsid w:val="00C65857"/>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16B"/>
    <w:rsid w:val="00C7037B"/>
    <w:rsid w:val="00C7078A"/>
    <w:rsid w:val="00C70BD3"/>
    <w:rsid w:val="00C70C54"/>
    <w:rsid w:val="00C71626"/>
    <w:rsid w:val="00C719B2"/>
    <w:rsid w:val="00C71A2C"/>
    <w:rsid w:val="00C71ACC"/>
    <w:rsid w:val="00C71AE8"/>
    <w:rsid w:val="00C71AFF"/>
    <w:rsid w:val="00C71B92"/>
    <w:rsid w:val="00C71B97"/>
    <w:rsid w:val="00C71FC4"/>
    <w:rsid w:val="00C7245F"/>
    <w:rsid w:val="00C7264E"/>
    <w:rsid w:val="00C726FC"/>
    <w:rsid w:val="00C727BC"/>
    <w:rsid w:val="00C729DB"/>
    <w:rsid w:val="00C72A87"/>
    <w:rsid w:val="00C72DD5"/>
    <w:rsid w:val="00C72E29"/>
    <w:rsid w:val="00C7305E"/>
    <w:rsid w:val="00C73086"/>
    <w:rsid w:val="00C73499"/>
    <w:rsid w:val="00C73577"/>
    <w:rsid w:val="00C7362C"/>
    <w:rsid w:val="00C7364D"/>
    <w:rsid w:val="00C737CF"/>
    <w:rsid w:val="00C73B5D"/>
    <w:rsid w:val="00C740CE"/>
    <w:rsid w:val="00C740D2"/>
    <w:rsid w:val="00C74176"/>
    <w:rsid w:val="00C7428B"/>
    <w:rsid w:val="00C746B9"/>
    <w:rsid w:val="00C74C81"/>
    <w:rsid w:val="00C74C93"/>
    <w:rsid w:val="00C74F03"/>
    <w:rsid w:val="00C75097"/>
    <w:rsid w:val="00C750BF"/>
    <w:rsid w:val="00C75175"/>
    <w:rsid w:val="00C75196"/>
    <w:rsid w:val="00C751CF"/>
    <w:rsid w:val="00C752D7"/>
    <w:rsid w:val="00C755DF"/>
    <w:rsid w:val="00C7560B"/>
    <w:rsid w:val="00C756A6"/>
    <w:rsid w:val="00C75724"/>
    <w:rsid w:val="00C757E5"/>
    <w:rsid w:val="00C75966"/>
    <w:rsid w:val="00C75B28"/>
    <w:rsid w:val="00C75BD0"/>
    <w:rsid w:val="00C75F36"/>
    <w:rsid w:val="00C760BD"/>
    <w:rsid w:val="00C7612F"/>
    <w:rsid w:val="00C761ED"/>
    <w:rsid w:val="00C762F6"/>
    <w:rsid w:val="00C76578"/>
    <w:rsid w:val="00C765C1"/>
    <w:rsid w:val="00C765E7"/>
    <w:rsid w:val="00C766A7"/>
    <w:rsid w:val="00C766E6"/>
    <w:rsid w:val="00C76832"/>
    <w:rsid w:val="00C768F7"/>
    <w:rsid w:val="00C76AA3"/>
    <w:rsid w:val="00C76C85"/>
    <w:rsid w:val="00C76E2C"/>
    <w:rsid w:val="00C76EE5"/>
    <w:rsid w:val="00C77079"/>
    <w:rsid w:val="00C77839"/>
    <w:rsid w:val="00C77D20"/>
    <w:rsid w:val="00C77D7F"/>
    <w:rsid w:val="00C77F45"/>
    <w:rsid w:val="00C800E6"/>
    <w:rsid w:val="00C802C8"/>
    <w:rsid w:val="00C80853"/>
    <w:rsid w:val="00C80903"/>
    <w:rsid w:val="00C8100B"/>
    <w:rsid w:val="00C812E4"/>
    <w:rsid w:val="00C8152F"/>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7BD"/>
    <w:rsid w:val="00C8291C"/>
    <w:rsid w:val="00C82C88"/>
    <w:rsid w:val="00C83078"/>
    <w:rsid w:val="00C83452"/>
    <w:rsid w:val="00C83D16"/>
    <w:rsid w:val="00C83FE8"/>
    <w:rsid w:val="00C84113"/>
    <w:rsid w:val="00C84121"/>
    <w:rsid w:val="00C841CF"/>
    <w:rsid w:val="00C84486"/>
    <w:rsid w:val="00C8451A"/>
    <w:rsid w:val="00C846E1"/>
    <w:rsid w:val="00C84FF8"/>
    <w:rsid w:val="00C85029"/>
    <w:rsid w:val="00C856A5"/>
    <w:rsid w:val="00C85718"/>
    <w:rsid w:val="00C8583E"/>
    <w:rsid w:val="00C85B04"/>
    <w:rsid w:val="00C85BE7"/>
    <w:rsid w:val="00C85C2C"/>
    <w:rsid w:val="00C85D91"/>
    <w:rsid w:val="00C86337"/>
    <w:rsid w:val="00C8679C"/>
    <w:rsid w:val="00C86822"/>
    <w:rsid w:val="00C86843"/>
    <w:rsid w:val="00C869A5"/>
    <w:rsid w:val="00C86A5E"/>
    <w:rsid w:val="00C870E9"/>
    <w:rsid w:val="00C872FD"/>
    <w:rsid w:val="00C87CF6"/>
    <w:rsid w:val="00C87E78"/>
    <w:rsid w:val="00C90176"/>
    <w:rsid w:val="00C90277"/>
    <w:rsid w:val="00C90326"/>
    <w:rsid w:val="00C90841"/>
    <w:rsid w:val="00C90BA0"/>
    <w:rsid w:val="00C90C5F"/>
    <w:rsid w:val="00C90C75"/>
    <w:rsid w:val="00C90D56"/>
    <w:rsid w:val="00C90DFB"/>
    <w:rsid w:val="00C910FB"/>
    <w:rsid w:val="00C91157"/>
    <w:rsid w:val="00C91421"/>
    <w:rsid w:val="00C917D2"/>
    <w:rsid w:val="00C9192A"/>
    <w:rsid w:val="00C91ABD"/>
    <w:rsid w:val="00C91C83"/>
    <w:rsid w:val="00C91FC4"/>
    <w:rsid w:val="00C920A5"/>
    <w:rsid w:val="00C920F9"/>
    <w:rsid w:val="00C921F9"/>
    <w:rsid w:val="00C9232C"/>
    <w:rsid w:val="00C923B9"/>
    <w:rsid w:val="00C92469"/>
    <w:rsid w:val="00C92594"/>
    <w:rsid w:val="00C925D5"/>
    <w:rsid w:val="00C928FE"/>
    <w:rsid w:val="00C92BD3"/>
    <w:rsid w:val="00C93202"/>
    <w:rsid w:val="00C93E45"/>
    <w:rsid w:val="00C93ED6"/>
    <w:rsid w:val="00C94204"/>
    <w:rsid w:val="00C9428D"/>
    <w:rsid w:val="00C9432B"/>
    <w:rsid w:val="00C947E8"/>
    <w:rsid w:val="00C9483A"/>
    <w:rsid w:val="00C948FA"/>
    <w:rsid w:val="00C94925"/>
    <w:rsid w:val="00C949EB"/>
    <w:rsid w:val="00C94A70"/>
    <w:rsid w:val="00C94C53"/>
    <w:rsid w:val="00C94DD0"/>
    <w:rsid w:val="00C94E30"/>
    <w:rsid w:val="00C94E49"/>
    <w:rsid w:val="00C94F21"/>
    <w:rsid w:val="00C95015"/>
    <w:rsid w:val="00C95ACA"/>
    <w:rsid w:val="00C95EAC"/>
    <w:rsid w:val="00C9633F"/>
    <w:rsid w:val="00C964D4"/>
    <w:rsid w:val="00C96835"/>
    <w:rsid w:val="00C96A0B"/>
    <w:rsid w:val="00C96AD5"/>
    <w:rsid w:val="00C96C1A"/>
    <w:rsid w:val="00C96C75"/>
    <w:rsid w:val="00C96CC7"/>
    <w:rsid w:val="00C96D88"/>
    <w:rsid w:val="00C96FEC"/>
    <w:rsid w:val="00C971E8"/>
    <w:rsid w:val="00C97278"/>
    <w:rsid w:val="00C9776D"/>
    <w:rsid w:val="00C9781A"/>
    <w:rsid w:val="00C97C26"/>
    <w:rsid w:val="00C97C5E"/>
    <w:rsid w:val="00C97DA5"/>
    <w:rsid w:val="00C97F22"/>
    <w:rsid w:val="00CA0168"/>
    <w:rsid w:val="00CA033A"/>
    <w:rsid w:val="00CA0949"/>
    <w:rsid w:val="00CA0A20"/>
    <w:rsid w:val="00CA0C42"/>
    <w:rsid w:val="00CA0DE6"/>
    <w:rsid w:val="00CA10CD"/>
    <w:rsid w:val="00CA1658"/>
    <w:rsid w:val="00CA17BE"/>
    <w:rsid w:val="00CA17E3"/>
    <w:rsid w:val="00CA18CE"/>
    <w:rsid w:val="00CA196A"/>
    <w:rsid w:val="00CA1BA5"/>
    <w:rsid w:val="00CA1F52"/>
    <w:rsid w:val="00CA2027"/>
    <w:rsid w:val="00CA2110"/>
    <w:rsid w:val="00CA2489"/>
    <w:rsid w:val="00CA27AC"/>
    <w:rsid w:val="00CA299D"/>
    <w:rsid w:val="00CA2CA5"/>
    <w:rsid w:val="00CA2ECF"/>
    <w:rsid w:val="00CA2EF4"/>
    <w:rsid w:val="00CA3000"/>
    <w:rsid w:val="00CA30DD"/>
    <w:rsid w:val="00CA3616"/>
    <w:rsid w:val="00CA38D9"/>
    <w:rsid w:val="00CA39D8"/>
    <w:rsid w:val="00CA3D7B"/>
    <w:rsid w:val="00CA3EB7"/>
    <w:rsid w:val="00CA3F09"/>
    <w:rsid w:val="00CA42A5"/>
    <w:rsid w:val="00CA42C7"/>
    <w:rsid w:val="00CA42D9"/>
    <w:rsid w:val="00CA4442"/>
    <w:rsid w:val="00CA44AA"/>
    <w:rsid w:val="00CA486F"/>
    <w:rsid w:val="00CA48D1"/>
    <w:rsid w:val="00CA4B2D"/>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7404"/>
    <w:rsid w:val="00CA7734"/>
    <w:rsid w:val="00CA7916"/>
    <w:rsid w:val="00CA7AC1"/>
    <w:rsid w:val="00CA7B75"/>
    <w:rsid w:val="00CA7C3B"/>
    <w:rsid w:val="00CA7CAE"/>
    <w:rsid w:val="00CA7CC5"/>
    <w:rsid w:val="00CA7D23"/>
    <w:rsid w:val="00CB00D6"/>
    <w:rsid w:val="00CB0180"/>
    <w:rsid w:val="00CB0205"/>
    <w:rsid w:val="00CB03BD"/>
    <w:rsid w:val="00CB0817"/>
    <w:rsid w:val="00CB08C4"/>
    <w:rsid w:val="00CB0A82"/>
    <w:rsid w:val="00CB0DCA"/>
    <w:rsid w:val="00CB0E29"/>
    <w:rsid w:val="00CB0ECA"/>
    <w:rsid w:val="00CB0FA4"/>
    <w:rsid w:val="00CB1143"/>
    <w:rsid w:val="00CB1770"/>
    <w:rsid w:val="00CB17CD"/>
    <w:rsid w:val="00CB1862"/>
    <w:rsid w:val="00CB19B6"/>
    <w:rsid w:val="00CB1A89"/>
    <w:rsid w:val="00CB1CB2"/>
    <w:rsid w:val="00CB20CD"/>
    <w:rsid w:val="00CB21AC"/>
    <w:rsid w:val="00CB228D"/>
    <w:rsid w:val="00CB2293"/>
    <w:rsid w:val="00CB2691"/>
    <w:rsid w:val="00CB27C5"/>
    <w:rsid w:val="00CB282B"/>
    <w:rsid w:val="00CB2936"/>
    <w:rsid w:val="00CB2A1A"/>
    <w:rsid w:val="00CB2C19"/>
    <w:rsid w:val="00CB2D3E"/>
    <w:rsid w:val="00CB2E41"/>
    <w:rsid w:val="00CB2E4E"/>
    <w:rsid w:val="00CB2F1B"/>
    <w:rsid w:val="00CB3006"/>
    <w:rsid w:val="00CB30CB"/>
    <w:rsid w:val="00CB321F"/>
    <w:rsid w:val="00CB32AE"/>
    <w:rsid w:val="00CB32E4"/>
    <w:rsid w:val="00CB36C2"/>
    <w:rsid w:val="00CB37FB"/>
    <w:rsid w:val="00CB3DFC"/>
    <w:rsid w:val="00CB3F2A"/>
    <w:rsid w:val="00CB401F"/>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70"/>
    <w:rsid w:val="00CB5BEE"/>
    <w:rsid w:val="00CB5F30"/>
    <w:rsid w:val="00CB60EE"/>
    <w:rsid w:val="00CB61BE"/>
    <w:rsid w:val="00CB6264"/>
    <w:rsid w:val="00CB6CDB"/>
    <w:rsid w:val="00CB72CA"/>
    <w:rsid w:val="00CC0253"/>
    <w:rsid w:val="00CC02F5"/>
    <w:rsid w:val="00CC048E"/>
    <w:rsid w:val="00CC063E"/>
    <w:rsid w:val="00CC07A1"/>
    <w:rsid w:val="00CC07DA"/>
    <w:rsid w:val="00CC0934"/>
    <w:rsid w:val="00CC0AFD"/>
    <w:rsid w:val="00CC0BEB"/>
    <w:rsid w:val="00CC0CB8"/>
    <w:rsid w:val="00CC1129"/>
    <w:rsid w:val="00CC11F2"/>
    <w:rsid w:val="00CC1213"/>
    <w:rsid w:val="00CC172E"/>
    <w:rsid w:val="00CC1B8C"/>
    <w:rsid w:val="00CC1CA8"/>
    <w:rsid w:val="00CC2097"/>
    <w:rsid w:val="00CC2408"/>
    <w:rsid w:val="00CC286D"/>
    <w:rsid w:val="00CC2870"/>
    <w:rsid w:val="00CC296F"/>
    <w:rsid w:val="00CC2A82"/>
    <w:rsid w:val="00CC2E19"/>
    <w:rsid w:val="00CC31E4"/>
    <w:rsid w:val="00CC3377"/>
    <w:rsid w:val="00CC3469"/>
    <w:rsid w:val="00CC3593"/>
    <w:rsid w:val="00CC35EE"/>
    <w:rsid w:val="00CC3CB5"/>
    <w:rsid w:val="00CC3E80"/>
    <w:rsid w:val="00CC3F16"/>
    <w:rsid w:val="00CC4186"/>
    <w:rsid w:val="00CC4395"/>
    <w:rsid w:val="00CC460C"/>
    <w:rsid w:val="00CC478A"/>
    <w:rsid w:val="00CC4A4E"/>
    <w:rsid w:val="00CC4B60"/>
    <w:rsid w:val="00CC4CB5"/>
    <w:rsid w:val="00CC4F36"/>
    <w:rsid w:val="00CC5235"/>
    <w:rsid w:val="00CC5420"/>
    <w:rsid w:val="00CC5BDD"/>
    <w:rsid w:val="00CC5FC3"/>
    <w:rsid w:val="00CC61E4"/>
    <w:rsid w:val="00CC634B"/>
    <w:rsid w:val="00CC65D3"/>
    <w:rsid w:val="00CC6C57"/>
    <w:rsid w:val="00CC6CF3"/>
    <w:rsid w:val="00CC6ED8"/>
    <w:rsid w:val="00CC7094"/>
    <w:rsid w:val="00CC79C1"/>
    <w:rsid w:val="00CC7A59"/>
    <w:rsid w:val="00CC7B44"/>
    <w:rsid w:val="00CC7B7C"/>
    <w:rsid w:val="00CC7CC5"/>
    <w:rsid w:val="00CD005A"/>
    <w:rsid w:val="00CD08B3"/>
    <w:rsid w:val="00CD0D0C"/>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51"/>
    <w:rsid w:val="00CD2BF1"/>
    <w:rsid w:val="00CD2DC1"/>
    <w:rsid w:val="00CD2DF3"/>
    <w:rsid w:val="00CD2F17"/>
    <w:rsid w:val="00CD34FA"/>
    <w:rsid w:val="00CD35AD"/>
    <w:rsid w:val="00CD3748"/>
    <w:rsid w:val="00CD38B6"/>
    <w:rsid w:val="00CD3960"/>
    <w:rsid w:val="00CD39F0"/>
    <w:rsid w:val="00CD3AAF"/>
    <w:rsid w:val="00CD3B3E"/>
    <w:rsid w:val="00CD3CDF"/>
    <w:rsid w:val="00CD3DCA"/>
    <w:rsid w:val="00CD3F1C"/>
    <w:rsid w:val="00CD3F3C"/>
    <w:rsid w:val="00CD4064"/>
    <w:rsid w:val="00CD40DC"/>
    <w:rsid w:val="00CD4226"/>
    <w:rsid w:val="00CD4290"/>
    <w:rsid w:val="00CD42B6"/>
    <w:rsid w:val="00CD4357"/>
    <w:rsid w:val="00CD48A2"/>
    <w:rsid w:val="00CD4CD8"/>
    <w:rsid w:val="00CD4E6B"/>
    <w:rsid w:val="00CD5036"/>
    <w:rsid w:val="00CD5113"/>
    <w:rsid w:val="00CD55C2"/>
    <w:rsid w:val="00CD5652"/>
    <w:rsid w:val="00CD569F"/>
    <w:rsid w:val="00CD579C"/>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524"/>
    <w:rsid w:val="00CD7E7D"/>
    <w:rsid w:val="00CD7EE5"/>
    <w:rsid w:val="00CE026F"/>
    <w:rsid w:val="00CE0284"/>
    <w:rsid w:val="00CE0427"/>
    <w:rsid w:val="00CE0587"/>
    <w:rsid w:val="00CE0703"/>
    <w:rsid w:val="00CE09D3"/>
    <w:rsid w:val="00CE0B46"/>
    <w:rsid w:val="00CE0BC0"/>
    <w:rsid w:val="00CE0C1F"/>
    <w:rsid w:val="00CE0D85"/>
    <w:rsid w:val="00CE1364"/>
    <w:rsid w:val="00CE14F5"/>
    <w:rsid w:val="00CE173F"/>
    <w:rsid w:val="00CE1792"/>
    <w:rsid w:val="00CE1863"/>
    <w:rsid w:val="00CE1F3F"/>
    <w:rsid w:val="00CE21E9"/>
    <w:rsid w:val="00CE2234"/>
    <w:rsid w:val="00CE2445"/>
    <w:rsid w:val="00CE2518"/>
    <w:rsid w:val="00CE27AB"/>
    <w:rsid w:val="00CE286C"/>
    <w:rsid w:val="00CE2A8C"/>
    <w:rsid w:val="00CE2D2C"/>
    <w:rsid w:val="00CE2DCE"/>
    <w:rsid w:val="00CE2DF7"/>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E7"/>
    <w:rsid w:val="00CE54F1"/>
    <w:rsid w:val="00CE55AE"/>
    <w:rsid w:val="00CE55CB"/>
    <w:rsid w:val="00CE57CB"/>
    <w:rsid w:val="00CE5A61"/>
    <w:rsid w:val="00CE5B04"/>
    <w:rsid w:val="00CE5D1D"/>
    <w:rsid w:val="00CE619C"/>
    <w:rsid w:val="00CE6228"/>
    <w:rsid w:val="00CE638B"/>
    <w:rsid w:val="00CE6503"/>
    <w:rsid w:val="00CE6740"/>
    <w:rsid w:val="00CE67B3"/>
    <w:rsid w:val="00CE696E"/>
    <w:rsid w:val="00CE6B30"/>
    <w:rsid w:val="00CE6D5D"/>
    <w:rsid w:val="00CE7145"/>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B4D"/>
    <w:rsid w:val="00CF0CB9"/>
    <w:rsid w:val="00CF0DE9"/>
    <w:rsid w:val="00CF0F75"/>
    <w:rsid w:val="00CF0FB8"/>
    <w:rsid w:val="00CF17E4"/>
    <w:rsid w:val="00CF19AE"/>
    <w:rsid w:val="00CF1A9C"/>
    <w:rsid w:val="00CF1DBB"/>
    <w:rsid w:val="00CF1E68"/>
    <w:rsid w:val="00CF1F1D"/>
    <w:rsid w:val="00CF2162"/>
    <w:rsid w:val="00CF2316"/>
    <w:rsid w:val="00CF2400"/>
    <w:rsid w:val="00CF252F"/>
    <w:rsid w:val="00CF25DB"/>
    <w:rsid w:val="00CF2756"/>
    <w:rsid w:val="00CF2851"/>
    <w:rsid w:val="00CF2C52"/>
    <w:rsid w:val="00CF2D18"/>
    <w:rsid w:val="00CF30FC"/>
    <w:rsid w:val="00CF31F6"/>
    <w:rsid w:val="00CF34A5"/>
    <w:rsid w:val="00CF3566"/>
    <w:rsid w:val="00CF3780"/>
    <w:rsid w:val="00CF382C"/>
    <w:rsid w:val="00CF3844"/>
    <w:rsid w:val="00CF39B2"/>
    <w:rsid w:val="00CF3B00"/>
    <w:rsid w:val="00CF4127"/>
    <w:rsid w:val="00CF44DC"/>
    <w:rsid w:val="00CF464E"/>
    <w:rsid w:val="00CF4720"/>
    <w:rsid w:val="00CF472F"/>
    <w:rsid w:val="00CF47BD"/>
    <w:rsid w:val="00CF49E4"/>
    <w:rsid w:val="00CF4AA5"/>
    <w:rsid w:val="00CF4BDA"/>
    <w:rsid w:val="00CF4D22"/>
    <w:rsid w:val="00CF4DC7"/>
    <w:rsid w:val="00CF4F15"/>
    <w:rsid w:val="00CF569C"/>
    <w:rsid w:val="00CF56B6"/>
    <w:rsid w:val="00CF571B"/>
    <w:rsid w:val="00CF579B"/>
    <w:rsid w:val="00CF57FB"/>
    <w:rsid w:val="00CF5801"/>
    <w:rsid w:val="00CF5CD2"/>
    <w:rsid w:val="00CF6102"/>
    <w:rsid w:val="00CF6160"/>
    <w:rsid w:val="00CF6352"/>
    <w:rsid w:val="00CF65D5"/>
    <w:rsid w:val="00CF66DB"/>
    <w:rsid w:val="00CF6B9D"/>
    <w:rsid w:val="00CF6CD9"/>
    <w:rsid w:val="00CF6CFC"/>
    <w:rsid w:val="00CF70AA"/>
    <w:rsid w:val="00CF716D"/>
    <w:rsid w:val="00CF7232"/>
    <w:rsid w:val="00CF7524"/>
    <w:rsid w:val="00CF75E4"/>
    <w:rsid w:val="00CF78D7"/>
    <w:rsid w:val="00CF7927"/>
    <w:rsid w:val="00CF7E01"/>
    <w:rsid w:val="00CF7E4B"/>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85C"/>
    <w:rsid w:val="00D01A4E"/>
    <w:rsid w:val="00D01CDA"/>
    <w:rsid w:val="00D01FD5"/>
    <w:rsid w:val="00D02081"/>
    <w:rsid w:val="00D023D3"/>
    <w:rsid w:val="00D0253B"/>
    <w:rsid w:val="00D02670"/>
    <w:rsid w:val="00D029C3"/>
    <w:rsid w:val="00D02A80"/>
    <w:rsid w:val="00D02AD4"/>
    <w:rsid w:val="00D02AEB"/>
    <w:rsid w:val="00D02B14"/>
    <w:rsid w:val="00D02B17"/>
    <w:rsid w:val="00D02DAE"/>
    <w:rsid w:val="00D030A5"/>
    <w:rsid w:val="00D03188"/>
    <w:rsid w:val="00D03245"/>
    <w:rsid w:val="00D03291"/>
    <w:rsid w:val="00D0347F"/>
    <w:rsid w:val="00D0375B"/>
    <w:rsid w:val="00D03997"/>
    <w:rsid w:val="00D03B01"/>
    <w:rsid w:val="00D03BBF"/>
    <w:rsid w:val="00D03FD8"/>
    <w:rsid w:val="00D041F3"/>
    <w:rsid w:val="00D043E3"/>
    <w:rsid w:val="00D044FE"/>
    <w:rsid w:val="00D046FC"/>
    <w:rsid w:val="00D04744"/>
    <w:rsid w:val="00D04893"/>
    <w:rsid w:val="00D048DD"/>
    <w:rsid w:val="00D04AD4"/>
    <w:rsid w:val="00D05285"/>
    <w:rsid w:val="00D055C7"/>
    <w:rsid w:val="00D0589F"/>
    <w:rsid w:val="00D05A71"/>
    <w:rsid w:val="00D05CB7"/>
    <w:rsid w:val="00D05F66"/>
    <w:rsid w:val="00D05F6F"/>
    <w:rsid w:val="00D0657B"/>
    <w:rsid w:val="00D0659A"/>
    <w:rsid w:val="00D06929"/>
    <w:rsid w:val="00D06968"/>
    <w:rsid w:val="00D069AD"/>
    <w:rsid w:val="00D07055"/>
    <w:rsid w:val="00D07511"/>
    <w:rsid w:val="00D07622"/>
    <w:rsid w:val="00D07A80"/>
    <w:rsid w:val="00D07AE3"/>
    <w:rsid w:val="00D07B32"/>
    <w:rsid w:val="00D07C28"/>
    <w:rsid w:val="00D07E2B"/>
    <w:rsid w:val="00D07E67"/>
    <w:rsid w:val="00D1013E"/>
    <w:rsid w:val="00D10433"/>
    <w:rsid w:val="00D10438"/>
    <w:rsid w:val="00D1054A"/>
    <w:rsid w:val="00D10635"/>
    <w:rsid w:val="00D106B2"/>
    <w:rsid w:val="00D10785"/>
    <w:rsid w:val="00D108DE"/>
    <w:rsid w:val="00D10BCF"/>
    <w:rsid w:val="00D10C1B"/>
    <w:rsid w:val="00D10D56"/>
    <w:rsid w:val="00D1120C"/>
    <w:rsid w:val="00D112FC"/>
    <w:rsid w:val="00D1157A"/>
    <w:rsid w:val="00D11640"/>
    <w:rsid w:val="00D1178E"/>
    <w:rsid w:val="00D1199D"/>
    <w:rsid w:val="00D11F66"/>
    <w:rsid w:val="00D12003"/>
    <w:rsid w:val="00D12305"/>
    <w:rsid w:val="00D123FF"/>
    <w:rsid w:val="00D124A2"/>
    <w:rsid w:val="00D1253A"/>
    <w:rsid w:val="00D12548"/>
    <w:rsid w:val="00D125F5"/>
    <w:rsid w:val="00D127D5"/>
    <w:rsid w:val="00D128A0"/>
    <w:rsid w:val="00D1298A"/>
    <w:rsid w:val="00D12CEF"/>
    <w:rsid w:val="00D12CF2"/>
    <w:rsid w:val="00D130B8"/>
    <w:rsid w:val="00D13454"/>
    <w:rsid w:val="00D1352A"/>
    <w:rsid w:val="00D1352B"/>
    <w:rsid w:val="00D13565"/>
    <w:rsid w:val="00D1376D"/>
    <w:rsid w:val="00D1386C"/>
    <w:rsid w:val="00D13A5F"/>
    <w:rsid w:val="00D13E68"/>
    <w:rsid w:val="00D142CF"/>
    <w:rsid w:val="00D14457"/>
    <w:rsid w:val="00D144A9"/>
    <w:rsid w:val="00D144DF"/>
    <w:rsid w:val="00D1454B"/>
    <w:rsid w:val="00D1462B"/>
    <w:rsid w:val="00D148FF"/>
    <w:rsid w:val="00D14DB1"/>
    <w:rsid w:val="00D14E7B"/>
    <w:rsid w:val="00D150B4"/>
    <w:rsid w:val="00D15315"/>
    <w:rsid w:val="00D15362"/>
    <w:rsid w:val="00D15577"/>
    <w:rsid w:val="00D15763"/>
    <w:rsid w:val="00D159CF"/>
    <w:rsid w:val="00D15B4D"/>
    <w:rsid w:val="00D15FA8"/>
    <w:rsid w:val="00D15FD3"/>
    <w:rsid w:val="00D1606F"/>
    <w:rsid w:val="00D162BE"/>
    <w:rsid w:val="00D164FB"/>
    <w:rsid w:val="00D1668E"/>
    <w:rsid w:val="00D169EA"/>
    <w:rsid w:val="00D16B84"/>
    <w:rsid w:val="00D170F7"/>
    <w:rsid w:val="00D17106"/>
    <w:rsid w:val="00D17202"/>
    <w:rsid w:val="00D174AC"/>
    <w:rsid w:val="00D1777A"/>
    <w:rsid w:val="00D17889"/>
    <w:rsid w:val="00D179CE"/>
    <w:rsid w:val="00D179D5"/>
    <w:rsid w:val="00D17CAE"/>
    <w:rsid w:val="00D2003E"/>
    <w:rsid w:val="00D202F5"/>
    <w:rsid w:val="00D2058F"/>
    <w:rsid w:val="00D20715"/>
    <w:rsid w:val="00D20A17"/>
    <w:rsid w:val="00D20BF6"/>
    <w:rsid w:val="00D20E87"/>
    <w:rsid w:val="00D20EFD"/>
    <w:rsid w:val="00D21029"/>
    <w:rsid w:val="00D2110D"/>
    <w:rsid w:val="00D21159"/>
    <w:rsid w:val="00D212C0"/>
    <w:rsid w:val="00D2141C"/>
    <w:rsid w:val="00D21443"/>
    <w:rsid w:val="00D21605"/>
    <w:rsid w:val="00D2164D"/>
    <w:rsid w:val="00D216C8"/>
    <w:rsid w:val="00D217CF"/>
    <w:rsid w:val="00D21996"/>
    <w:rsid w:val="00D21A8B"/>
    <w:rsid w:val="00D21EB7"/>
    <w:rsid w:val="00D2204A"/>
    <w:rsid w:val="00D22128"/>
    <w:rsid w:val="00D221C2"/>
    <w:rsid w:val="00D2248D"/>
    <w:rsid w:val="00D228A1"/>
    <w:rsid w:val="00D22998"/>
    <w:rsid w:val="00D22AC4"/>
    <w:rsid w:val="00D22AC8"/>
    <w:rsid w:val="00D22AFF"/>
    <w:rsid w:val="00D22B02"/>
    <w:rsid w:val="00D22B0C"/>
    <w:rsid w:val="00D22B71"/>
    <w:rsid w:val="00D22F09"/>
    <w:rsid w:val="00D231DF"/>
    <w:rsid w:val="00D23421"/>
    <w:rsid w:val="00D23A0C"/>
    <w:rsid w:val="00D23AE3"/>
    <w:rsid w:val="00D23C21"/>
    <w:rsid w:val="00D23CD7"/>
    <w:rsid w:val="00D23E91"/>
    <w:rsid w:val="00D2419C"/>
    <w:rsid w:val="00D2450E"/>
    <w:rsid w:val="00D245C4"/>
    <w:rsid w:val="00D2462B"/>
    <w:rsid w:val="00D24730"/>
    <w:rsid w:val="00D247F3"/>
    <w:rsid w:val="00D24B95"/>
    <w:rsid w:val="00D256D5"/>
    <w:rsid w:val="00D25803"/>
    <w:rsid w:val="00D25A44"/>
    <w:rsid w:val="00D25CCF"/>
    <w:rsid w:val="00D25CF4"/>
    <w:rsid w:val="00D25DF1"/>
    <w:rsid w:val="00D2600C"/>
    <w:rsid w:val="00D26018"/>
    <w:rsid w:val="00D261AD"/>
    <w:rsid w:val="00D266F3"/>
    <w:rsid w:val="00D266F7"/>
    <w:rsid w:val="00D26701"/>
    <w:rsid w:val="00D269F3"/>
    <w:rsid w:val="00D26D46"/>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981"/>
    <w:rsid w:val="00D31BEC"/>
    <w:rsid w:val="00D31C42"/>
    <w:rsid w:val="00D31C4E"/>
    <w:rsid w:val="00D31CBA"/>
    <w:rsid w:val="00D31EB4"/>
    <w:rsid w:val="00D31ECD"/>
    <w:rsid w:val="00D3207F"/>
    <w:rsid w:val="00D320C2"/>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3132"/>
    <w:rsid w:val="00D3318B"/>
    <w:rsid w:val="00D331BE"/>
    <w:rsid w:val="00D3373B"/>
    <w:rsid w:val="00D337A0"/>
    <w:rsid w:val="00D33952"/>
    <w:rsid w:val="00D33ABC"/>
    <w:rsid w:val="00D33C82"/>
    <w:rsid w:val="00D33F6E"/>
    <w:rsid w:val="00D340A3"/>
    <w:rsid w:val="00D343EE"/>
    <w:rsid w:val="00D34470"/>
    <w:rsid w:val="00D344B4"/>
    <w:rsid w:val="00D3481B"/>
    <w:rsid w:val="00D3498A"/>
    <w:rsid w:val="00D34AAB"/>
    <w:rsid w:val="00D34C9E"/>
    <w:rsid w:val="00D34EAD"/>
    <w:rsid w:val="00D34F7C"/>
    <w:rsid w:val="00D3536E"/>
    <w:rsid w:val="00D35582"/>
    <w:rsid w:val="00D3565D"/>
    <w:rsid w:val="00D358BF"/>
    <w:rsid w:val="00D35919"/>
    <w:rsid w:val="00D35A88"/>
    <w:rsid w:val="00D35BF5"/>
    <w:rsid w:val="00D35FD0"/>
    <w:rsid w:val="00D361B3"/>
    <w:rsid w:val="00D36229"/>
    <w:rsid w:val="00D368A9"/>
    <w:rsid w:val="00D370DC"/>
    <w:rsid w:val="00D372C8"/>
    <w:rsid w:val="00D375F4"/>
    <w:rsid w:val="00D40028"/>
    <w:rsid w:val="00D40125"/>
    <w:rsid w:val="00D4025C"/>
    <w:rsid w:val="00D40644"/>
    <w:rsid w:val="00D40708"/>
    <w:rsid w:val="00D408BA"/>
    <w:rsid w:val="00D4091C"/>
    <w:rsid w:val="00D40AA1"/>
    <w:rsid w:val="00D40C04"/>
    <w:rsid w:val="00D40E01"/>
    <w:rsid w:val="00D40E64"/>
    <w:rsid w:val="00D40EA4"/>
    <w:rsid w:val="00D40F0C"/>
    <w:rsid w:val="00D4100C"/>
    <w:rsid w:val="00D411EB"/>
    <w:rsid w:val="00D412E3"/>
    <w:rsid w:val="00D41929"/>
    <w:rsid w:val="00D41EE2"/>
    <w:rsid w:val="00D421B3"/>
    <w:rsid w:val="00D42441"/>
    <w:rsid w:val="00D4258F"/>
    <w:rsid w:val="00D425E8"/>
    <w:rsid w:val="00D4268F"/>
    <w:rsid w:val="00D4284F"/>
    <w:rsid w:val="00D428FE"/>
    <w:rsid w:val="00D42E01"/>
    <w:rsid w:val="00D42E51"/>
    <w:rsid w:val="00D42E6E"/>
    <w:rsid w:val="00D42E8E"/>
    <w:rsid w:val="00D42F5D"/>
    <w:rsid w:val="00D42F72"/>
    <w:rsid w:val="00D43356"/>
    <w:rsid w:val="00D43534"/>
    <w:rsid w:val="00D435E4"/>
    <w:rsid w:val="00D43628"/>
    <w:rsid w:val="00D43877"/>
    <w:rsid w:val="00D43923"/>
    <w:rsid w:val="00D43A0F"/>
    <w:rsid w:val="00D43C0C"/>
    <w:rsid w:val="00D43F1B"/>
    <w:rsid w:val="00D44286"/>
    <w:rsid w:val="00D44483"/>
    <w:rsid w:val="00D444E3"/>
    <w:rsid w:val="00D4468C"/>
    <w:rsid w:val="00D44762"/>
    <w:rsid w:val="00D448A3"/>
    <w:rsid w:val="00D44AC7"/>
    <w:rsid w:val="00D44B5E"/>
    <w:rsid w:val="00D45174"/>
    <w:rsid w:val="00D454E2"/>
    <w:rsid w:val="00D45753"/>
    <w:rsid w:val="00D45810"/>
    <w:rsid w:val="00D459F4"/>
    <w:rsid w:val="00D45A0A"/>
    <w:rsid w:val="00D45A0E"/>
    <w:rsid w:val="00D45A86"/>
    <w:rsid w:val="00D45FAE"/>
    <w:rsid w:val="00D46002"/>
    <w:rsid w:val="00D46275"/>
    <w:rsid w:val="00D4627D"/>
    <w:rsid w:val="00D463CE"/>
    <w:rsid w:val="00D46498"/>
    <w:rsid w:val="00D46EF7"/>
    <w:rsid w:val="00D4717B"/>
    <w:rsid w:val="00D471FA"/>
    <w:rsid w:val="00D47329"/>
    <w:rsid w:val="00D474B4"/>
    <w:rsid w:val="00D478ED"/>
    <w:rsid w:val="00D47ADE"/>
    <w:rsid w:val="00D47AFC"/>
    <w:rsid w:val="00D47C6E"/>
    <w:rsid w:val="00D47C97"/>
    <w:rsid w:val="00D47D89"/>
    <w:rsid w:val="00D50018"/>
    <w:rsid w:val="00D500FE"/>
    <w:rsid w:val="00D500FF"/>
    <w:rsid w:val="00D50158"/>
    <w:rsid w:val="00D502D9"/>
    <w:rsid w:val="00D5046D"/>
    <w:rsid w:val="00D50636"/>
    <w:rsid w:val="00D50723"/>
    <w:rsid w:val="00D507FF"/>
    <w:rsid w:val="00D50AB7"/>
    <w:rsid w:val="00D50B1C"/>
    <w:rsid w:val="00D50DFE"/>
    <w:rsid w:val="00D50E56"/>
    <w:rsid w:val="00D50EB0"/>
    <w:rsid w:val="00D50F82"/>
    <w:rsid w:val="00D51010"/>
    <w:rsid w:val="00D5117E"/>
    <w:rsid w:val="00D51478"/>
    <w:rsid w:val="00D51657"/>
    <w:rsid w:val="00D5194B"/>
    <w:rsid w:val="00D51A18"/>
    <w:rsid w:val="00D51F3C"/>
    <w:rsid w:val="00D51FA5"/>
    <w:rsid w:val="00D5215A"/>
    <w:rsid w:val="00D522E5"/>
    <w:rsid w:val="00D5230A"/>
    <w:rsid w:val="00D52366"/>
    <w:rsid w:val="00D52446"/>
    <w:rsid w:val="00D5245F"/>
    <w:rsid w:val="00D525CA"/>
    <w:rsid w:val="00D526A7"/>
    <w:rsid w:val="00D527A9"/>
    <w:rsid w:val="00D527CD"/>
    <w:rsid w:val="00D52E8F"/>
    <w:rsid w:val="00D52E9A"/>
    <w:rsid w:val="00D52FC2"/>
    <w:rsid w:val="00D52FF4"/>
    <w:rsid w:val="00D53265"/>
    <w:rsid w:val="00D53612"/>
    <w:rsid w:val="00D536EB"/>
    <w:rsid w:val="00D53701"/>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33E"/>
    <w:rsid w:val="00D55346"/>
    <w:rsid w:val="00D554ED"/>
    <w:rsid w:val="00D55532"/>
    <w:rsid w:val="00D555B7"/>
    <w:rsid w:val="00D556E7"/>
    <w:rsid w:val="00D558E5"/>
    <w:rsid w:val="00D55A4E"/>
    <w:rsid w:val="00D5605F"/>
    <w:rsid w:val="00D56233"/>
    <w:rsid w:val="00D5686F"/>
    <w:rsid w:val="00D56A60"/>
    <w:rsid w:val="00D56BA2"/>
    <w:rsid w:val="00D56BE2"/>
    <w:rsid w:val="00D56C59"/>
    <w:rsid w:val="00D56FD0"/>
    <w:rsid w:val="00D56FF5"/>
    <w:rsid w:val="00D5713B"/>
    <w:rsid w:val="00D5716F"/>
    <w:rsid w:val="00D57265"/>
    <w:rsid w:val="00D575E6"/>
    <w:rsid w:val="00D57E06"/>
    <w:rsid w:val="00D57E17"/>
    <w:rsid w:val="00D6011B"/>
    <w:rsid w:val="00D60568"/>
    <w:rsid w:val="00D605A0"/>
    <w:rsid w:val="00D60C2E"/>
    <w:rsid w:val="00D60D2D"/>
    <w:rsid w:val="00D616EE"/>
    <w:rsid w:val="00D61714"/>
    <w:rsid w:val="00D6178B"/>
    <w:rsid w:val="00D61968"/>
    <w:rsid w:val="00D61C60"/>
    <w:rsid w:val="00D61C9E"/>
    <w:rsid w:val="00D61D40"/>
    <w:rsid w:val="00D61E6D"/>
    <w:rsid w:val="00D61EB1"/>
    <w:rsid w:val="00D620A4"/>
    <w:rsid w:val="00D6221B"/>
    <w:rsid w:val="00D6234E"/>
    <w:rsid w:val="00D624ED"/>
    <w:rsid w:val="00D62A01"/>
    <w:rsid w:val="00D62CF1"/>
    <w:rsid w:val="00D62DC9"/>
    <w:rsid w:val="00D62DE2"/>
    <w:rsid w:val="00D62E5C"/>
    <w:rsid w:val="00D62FF0"/>
    <w:rsid w:val="00D6301D"/>
    <w:rsid w:val="00D63026"/>
    <w:rsid w:val="00D6303E"/>
    <w:rsid w:val="00D6324A"/>
    <w:rsid w:val="00D63453"/>
    <w:rsid w:val="00D636B7"/>
    <w:rsid w:val="00D63715"/>
    <w:rsid w:val="00D6378D"/>
    <w:rsid w:val="00D63836"/>
    <w:rsid w:val="00D63A4D"/>
    <w:rsid w:val="00D63A86"/>
    <w:rsid w:val="00D63C39"/>
    <w:rsid w:val="00D63DF0"/>
    <w:rsid w:val="00D64048"/>
    <w:rsid w:val="00D6415E"/>
    <w:rsid w:val="00D642E9"/>
    <w:rsid w:val="00D64320"/>
    <w:rsid w:val="00D64581"/>
    <w:rsid w:val="00D64B35"/>
    <w:rsid w:val="00D64B69"/>
    <w:rsid w:val="00D64F3C"/>
    <w:rsid w:val="00D64F48"/>
    <w:rsid w:val="00D64FAE"/>
    <w:rsid w:val="00D65048"/>
    <w:rsid w:val="00D650B1"/>
    <w:rsid w:val="00D651AA"/>
    <w:rsid w:val="00D654F7"/>
    <w:rsid w:val="00D65546"/>
    <w:rsid w:val="00D6558F"/>
    <w:rsid w:val="00D658D7"/>
    <w:rsid w:val="00D65A5E"/>
    <w:rsid w:val="00D65EFA"/>
    <w:rsid w:val="00D65FA7"/>
    <w:rsid w:val="00D661D2"/>
    <w:rsid w:val="00D6659D"/>
    <w:rsid w:val="00D669F8"/>
    <w:rsid w:val="00D66B7B"/>
    <w:rsid w:val="00D66DEE"/>
    <w:rsid w:val="00D66DF5"/>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ED5"/>
    <w:rsid w:val="00D7140E"/>
    <w:rsid w:val="00D714BA"/>
    <w:rsid w:val="00D715B3"/>
    <w:rsid w:val="00D715E1"/>
    <w:rsid w:val="00D71B46"/>
    <w:rsid w:val="00D7217A"/>
    <w:rsid w:val="00D72287"/>
    <w:rsid w:val="00D7230F"/>
    <w:rsid w:val="00D7263D"/>
    <w:rsid w:val="00D72B71"/>
    <w:rsid w:val="00D72D9D"/>
    <w:rsid w:val="00D72F06"/>
    <w:rsid w:val="00D72F95"/>
    <w:rsid w:val="00D72FE3"/>
    <w:rsid w:val="00D730DB"/>
    <w:rsid w:val="00D73227"/>
    <w:rsid w:val="00D73864"/>
    <w:rsid w:val="00D73C96"/>
    <w:rsid w:val="00D73CEB"/>
    <w:rsid w:val="00D73FE5"/>
    <w:rsid w:val="00D740B6"/>
    <w:rsid w:val="00D740C9"/>
    <w:rsid w:val="00D740D8"/>
    <w:rsid w:val="00D7423C"/>
    <w:rsid w:val="00D74272"/>
    <w:rsid w:val="00D7435C"/>
    <w:rsid w:val="00D74442"/>
    <w:rsid w:val="00D745AD"/>
    <w:rsid w:val="00D748F6"/>
    <w:rsid w:val="00D74997"/>
    <w:rsid w:val="00D749D7"/>
    <w:rsid w:val="00D74BB0"/>
    <w:rsid w:val="00D74BB7"/>
    <w:rsid w:val="00D74FBD"/>
    <w:rsid w:val="00D75002"/>
    <w:rsid w:val="00D75027"/>
    <w:rsid w:val="00D75110"/>
    <w:rsid w:val="00D753CE"/>
    <w:rsid w:val="00D75460"/>
    <w:rsid w:val="00D75639"/>
    <w:rsid w:val="00D75666"/>
    <w:rsid w:val="00D7572B"/>
    <w:rsid w:val="00D75817"/>
    <w:rsid w:val="00D75927"/>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C30"/>
    <w:rsid w:val="00D80E1C"/>
    <w:rsid w:val="00D810AC"/>
    <w:rsid w:val="00D8127B"/>
    <w:rsid w:val="00D81377"/>
    <w:rsid w:val="00D813CB"/>
    <w:rsid w:val="00D8156C"/>
    <w:rsid w:val="00D8157E"/>
    <w:rsid w:val="00D81B42"/>
    <w:rsid w:val="00D81CCC"/>
    <w:rsid w:val="00D81FE6"/>
    <w:rsid w:val="00D820D0"/>
    <w:rsid w:val="00D82430"/>
    <w:rsid w:val="00D82645"/>
    <w:rsid w:val="00D82650"/>
    <w:rsid w:val="00D82FE8"/>
    <w:rsid w:val="00D83079"/>
    <w:rsid w:val="00D830B1"/>
    <w:rsid w:val="00D830EE"/>
    <w:rsid w:val="00D832D0"/>
    <w:rsid w:val="00D8344B"/>
    <w:rsid w:val="00D837C7"/>
    <w:rsid w:val="00D83BDF"/>
    <w:rsid w:val="00D83DE6"/>
    <w:rsid w:val="00D83E21"/>
    <w:rsid w:val="00D83FD2"/>
    <w:rsid w:val="00D84136"/>
    <w:rsid w:val="00D8413F"/>
    <w:rsid w:val="00D84198"/>
    <w:rsid w:val="00D844EA"/>
    <w:rsid w:val="00D847AF"/>
    <w:rsid w:val="00D847DA"/>
    <w:rsid w:val="00D8497E"/>
    <w:rsid w:val="00D84A02"/>
    <w:rsid w:val="00D84A6C"/>
    <w:rsid w:val="00D84BD7"/>
    <w:rsid w:val="00D84C32"/>
    <w:rsid w:val="00D84DB4"/>
    <w:rsid w:val="00D84F33"/>
    <w:rsid w:val="00D84FC0"/>
    <w:rsid w:val="00D850C2"/>
    <w:rsid w:val="00D8514D"/>
    <w:rsid w:val="00D8520D"/>
    <w:rsid w:val="00D85292"/>
    <w:rsid w:val="00D85391"/>
    <w:rsid w:val="00D8549C"/>
    <w:rsid w:val="00D855FD"/>
    <w:rsid w:val="00D857A6"/>
    <w:rsid w:val="00D8585E"/>
    <w:rsid w:val="00D85867"/>
    <w:rsid w:val="00D85CD0"/>
    <w:rsid w:val="00D85D0B"/>
    <w:rsid w:val="00D85EF3"/>
    <w:rsid w:val="00D86146"/>
    <w:rsid w:val="00D8659F"/>
    <w:rsid w:val="00D8662A"/>
    <w:rsid w:val="00D867BC"/>
    <w:rsid w:val="00D867E0"/>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E84"/>
    <w:rsid w:val="00D90070"/>
    <w:rsid w:val="00D90191"/>
    <w:rsid w:val="00D9049A"/>
    <w:rsid w:val="00D909A5"/>
    <w:rsid w:val="00D90BA9"/>
    <w:rsid w:val="00D90BEA"/>
    <w:rsid w:val="00D90E66"/>
    <w:rsid w:val="00D90F43"/>
    <w:rsid w:val="00D90FC7"/>
    <w:rsid w:val="00D91015"/>
    <w:rsid w:val="00D911FF"/>
    <w:rsid w:val="00D91796"/>
    <w:rsid w:val="00D91914"/>
    <w:rsid w:val="00D91A1A"/>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49C"/>
    <w:rsid w:val="00D93546"/>
    <w:rsid w:val="00D93614"/>
    <w:rsid w:val="00D9374B"/>
    <w:rsid w:val="00D938BF"/>
    <w:rsid w:val="00D93A4F"/>
    <w:rsid w:val="00D93AF6"/>
    <w:rsid w:val="00D93BD3"/>
    <w:rsid w:val="00D93E98"/>
    <w:rsid w:val="00D93EE9"/>
    <w:rsid w:val="00D93F5A"/>
    <w:rsid w:val="00D94151"/>
    <w:rsid w:val="00D9429C"/>
    <w:rsid w:val="00D942CB"/>
    <w:rsid w:val="00D947F0"/>
    <w:rsid w:val="00D94886"/>
    <w:rsid w:val="00D94A18"/>
    <w:rsid w:val="00D94B1D"/>
    <w:rsid w:val="00D95026"/>
    <w:rsid w:val="00D9569F"/>
    <w:rsid w:val="00D95821"/>
    <w:rsid w:val="00D9595C"/>
    <w:rsid w:val="00D95DFB"/>
    <w:rsid w:val="00D95E58"/>
    <w:rsid w:val="00D95F4A"/>
    <w:rsid w:val="00D9607A"/>
    <w:rsid w:val="00D960A3"/>
    <w:rsid w:val="00D9634A"/>
    <w:rsid w:val="00D96523"/>
    <w:rsid w:val="00D9663A"/>
    <w:rsid w:val="00D96757"/>
    <w:rsid w:val="00D9678B"/>
    <w:rsid w:val="00D96B5A"/>
    <w:rsid w:val="00D96D38"/>
    <w:rsid w:val="00D96D9B"/>
    <w:rsid w:val="00D96E98"/>
    <w:rsid w:val="00D970D1"/>
    <w:rsid w:val="00D972AA"/>
    <w:rsid w:val="00D972FA"/>
    <w:rsid w:val="00D97453"/>
    <w:rsid w:val="00D9766F"/>
    <w:rsid w:val="00D97698"/>
    <w:rsid w:val="00D978C6"/>
    <w:rsid w:val="00D97AB5"/>
    <w:rsid w:val="00D97DD7"/>
    <w:rsid w:val="00D97F3E"/>
    <w:rsid w:val="00DA00A7"/>
    <w:rsid w:val="00DA039C"/>
    <w:rsid w:val="00DA051D"/>
    <w:rsid w:val="00DA06D2"/>
    <w:rsid w:val="00DA08B9"/>
    <w:rsid w:val="00DA0974"/>
    <w:rsid w:val="00DA09D6"/>
    <w:rsid w:val="00DA09FC"/>
    <w:rsid w:val="00DA0C44"/>
    <w:rsid w:val="00DA151C"/>
    <w:rsid w:val="00DA178A"/>
    <w:rsid w:val="00DA1848"/>
    <w:rsid w:val="00DA1950"/>
    <w:rsid w:val="00DA19FC"/>
    <w:rsid w:val="00DA1C0C"/>
    <w:rsid w:val="00DA1C9D"/>
    <w:rsid w:val="00DA1D20"/>
    <w:rsid w:val="00DA1D7D"/>
    <w:rsid w:val="00DA1E9E"/>
    <w:rsid w:val="00DA264F"/>
    <w:rsid w:val="00DA26D5"/>
    <w:rsid w:val="00DA273B"/>
    <w:rsid w:val="00DA2B7F"/>
    <w:rsid w:val="00DA2D70"/>
    <w:rsid w:val="00DA3143"/>
    <w:rsid w:val="00DA3719"/>
    <w:rsid w:val="00DA3956"/>
    <w:rsid w:val="00DA3AD8"/>
    <w:rsid w:val="00DA3B2D"/>
    <w:rsid w:val="00DA3C32"/>
    <w:rsid w:val="00DA3D3C"/>
    <w:rsid w:val="00DA3EB3"/>
    <w:rsid w:val="00DA4942"/>
    <w:rsid w:val="00DA4D5D"/>
    <w:rsid w:val="00DA5286"/>
    <w:rsid w:val="00DA5336"/>
    <w:rsid w:val="00DA56A0"/>
    <w:rsid w:val="00DA5A39"/>
    <w:rsid w:val="00DA5B91"/>
    <w:rsid w:val="00DA5D1F"/>
    <w:rsid w:val="00DA5E6D"/>
    <w:rsid w:val="00DA6328"/>
    <w:rsid w:val="00DA638D"/>
    <w:rsid w:val="00DA66A8"/>
    <w:rsid w:val="00DA6904"/>
    <w:rsid w:val="00DA6A65"/>
    <w:rsid w:val="00DA6AB4"/>
    <w:rsid w:val="00DA6D5B"/>
    <w:rsid w:val="00DA6D67"/>
    <w:rsid w:val="00DA6EF4"/>
    <w:rsid w:val="00DA6F8F"/>
    <w:rsid w:val="00DA70C1"/>
    <w:rsid w:val="00DA735E"/>
    <w:rsid w:val="00DA73D4"/>
    <w:rsid w:val="00DA748F"/>
    <w:rsid w:val="00DA76D0"/>
    <w:rsid w:val="00DA773A"/>
    <w:rsid w:val="00DA783A"/>
    <w:rsid w:val="00DA799C"/>
    <w:rsid w:val="00DA7EA8"/>
    <w:rsid w:val="00DA7F54"/>
    <w:rsid w:val="00DB0184"/>
    <w:rsid w:val="00DB02BA"/>
    <w:rsid w:val="00DB047A"/>
    <w:rsid w:val="00DB07F5"/>
    <w:rsid w:val="00DB07F9"/>
    <w:rsid w:val="00DB0A38"/>
    <w:rsid w:val="00DB0D5B"/>
    <w:rsid w:val="00DB0EFB"/>
    <w:rsid w:val="00DB1232"/>
    <w:rsid w:val="00DB12AC"/>
    <w:rsid w:val="00DB12CA"/>
    <w:rsid w:val="00DB136E"/>
    <w:rsid w:val="00DB16BB"/>
    <w:rsid w:val="00DB19AB"/>
    <w:rsid w:val="00DB19DF"/>
    <w:rsid w:val="00DB1BAF"/>
    <w:rsid w:val="00DB1DF9"/>
    <w:rsid w:val="00DB215F"/>
    <w:rsid w:val="00DB2317"/>
    <w:rsid w:val="00DB2367"/>
    <w:rsid w:val="00DB2373"/>
    <w:rsid w:val="00DB2732"/>
    <w:rsid w:val="00DB298A"/>
    <w:rsid w:val="00DB2A4B"/>
    <w:rsid w:val="00DB2A6A"/>
    <w:rsid w:val="00DB2B00"/>
    <w:rsid w:val="00DB2CA5"/>
    <w:rsid w:val="00DB2E27"/>
    <w:rsid w:val="00DB34D3"/>
    <w:rsid w:val="00DB35D5"/>
    <w:rsid w:val="00DB3626"/>
    <w:rsid w:val="00DB39E8"/>
    <w:rsid w:val="00DB3C8B"/>
    <w:rsid w:val="00DB3E34"/>
    <w:rsid w:val="00DB40A0"/>
    <w:rsid w:val="00DB430C"/>
    <w:rsid w:val="00DB43A5"/>
    <w:rsid w:val="00DB43A8"/>
    <w:rsid w:val="00DB4624"/>
    <w:rsid w:val="00DB4837"/>
    <w:rsid w:val="00DB4848"/>
    <w:rsid w:val="00DB4A7A"/>
    <w:rsid w:val="00DB4D64"/>
    <w:rsid w:val="00DB4F58"/>
    <w:rsid w:val="00DB529F"/>
    <w:rsid w:val="00DB54A4"/>
    <w:rsid w:val="00DB54B2"/>
    <w:rsid w:val="00DB54E7"/>
    <w:rsid w:val="00DB54F6"/>
    <w:rsid w:val="00DB5951"/>
    <w:rsid w:val="00DB5A6D"/>
    <w:rsid w:val="00DB5C39"/>
    <w:rsid w:val="00DB5C66"/>
    <w:rsid w:val="00DB5CFA"/>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525"/>
    <w:rsid w:val="00DC0698"/>
    <w:rsid w:val="00DC077C"/>
    <w:rsid w:val="00DC0940"/>
    <w:rsid w:val="00DC09B1"/>
    <w:rsid w:val="00DC0A01"/>
    <w:rsid w:val="00DC0ADF"/>
    <w:rsid w:val="00DC0F11"/>
    <w:rsid w:val="00DC0F96"/>
    <w:rsid w:val="00DC127C"/>
    <w:rsid w:val="00DC13B5"/>
    <w:rsid w:val="00DC1AAB"/>
    <w:rsid w:val="00DC1CBF"/>
    <w:rsid w:val="00DC1F00"/>
    <w:rsid w:val="00DC20E1"/>
    <w:rsid w:val="00DC2162"/>
    <w:rsid w:val="00DC29E8"/>
    <w:rsid w:val="00DC2B2E"/>
    <w:rsid w:val="00DC2BCF"/>
    <w:rsid w:val="00DC2CA1"/>
    <w:rsid w:val="00DC2CCB"/>
    <w:rsid w:val="00DC2D08"/>
    <w:rsid w:val="00DC2DDF"/>
    <w:rsid w:val="00DC2DE8"/>
    <w:rsid w:val="00DC3039"/>
    <w:rsid w:val="00DC317C"/>
    <w:rsid w:val="00DC31D5"/>
    <w:rsid w:val="00DC33FE"/>
    <w:rsid w:val="00DC3D6A"/>
    <w:rsid w:val="00DC40F5"/>
    <w:rsid w:val="00DC417B"/>
    <w:rsid w:val="00DC442B"/>
    <w:rsid w:val="00DC44B2"/>
    <w:rsid w:val="00DC4610"/>
    <w:rsid w:val="00DC4A50"/>
    <w:rsid w:val="00DC4D8C"/>
    <w:rsid w:val="00DC4EA8"/>
    <w:rsid w:val="00DC4EE7"/>
    <w:rsid w:val="00DC4F02"/>
    <w:rsid w:val="00DC52A9"/>
    <w:rsid w:val="00DC5695"/>
    <w:rsid w:val="00DC5CDD"/>
    <w:rsid w:val="00DC6045"/>
    <w:rsid w:val="00DC6251"/>
    <w:rsid w:val="00DC6875"/>
    <w:rsid w:val="00DC68C9"/>
    <w:rsid w:val="00DC6A55"/>
    <w:rsid w:val="00DC6D13"/>
    <w:rsid w:val="00DC6FB5"/>
    <w:rsid w:val="00DC709B"/>
    <w:rsid w:val="00DC7177"/>
    <w:rsid w:val="00DC7308"/>
    <w:rsid w:val="00DC73E7"/>
    <w:rsid w:val="00DC7561"/>
    <w:rsid w:val="00DC76A7"/>
    <w:rsid w:val="00DC77B0"/>
    <w:rsid w:val="00DC780C"/>
    <w:rsid w:val="00DC7C35"/>
    <w:rsid w:val="00DC7C84"/>
    <w:rsid w:val="00DC7E1C"/>
    <w:rsid w:val="00DD033D"/>
    <w:rsid w:val="00DD088E"/>
    <w:rsid w:val="00DD0DC3"/>
    <w:rsid w:val="00DD0E12"/>
    <w:rsid w:val="00DD0E50"/>
    <w:rsid w:val="00DD0FB7"/>
    <w:rsid w:val="00DD1463"/>
    <w:rsid w:val="00DD1AF4"/>
    <w:rsid w:val="00DD1B94"/>
    <w:rsid w:val="00DD215E"/>
    <w:rsid w:val="00DD235F"/>
    <w:rsid w:val="00DD293A"/>
    <w:rsid w:val="00DD2AA1"/>
    <w:rsid w:val="00DD2BFD"/>
    <w:rsid w:val="00DD2C12"/>
    <w:rsid w:val="00DD2C9D"/>
    <w:rsid w:val="00DD30CF"/>
    <w:rsid w:val="00DD328E"/>
    <w:rsid w:val="00DD39C8"/>
    <w:rsid w:val="00DD3B15"/>
    <w:rsid w:val="00DD3FDF"/>
    <w:rsid w:val="00DD40A4"/>
    <w:rsid w:val="00DD4457"/>
    <w:rsid w:val="00DD4555"/>
    <w:rsid w:val="00DD4918"/>
    <w:rsid w:val="00DD49DC"/>
    <w:rsid w:val="00DD539C"/>
    <w:rsid w:val="00DD590B"/>
    <w:rsid w:val="00DD59D8"/>
    <w:rsid w:val="00DD5B6A"/>
    <w:rsid w:val="00DD5B88"/>
    <w:rsid w:val="00DD5DDA"/>
    <w:rsid w:val="00DD5ECD"/>
    <w:rsid w:val="00DD5ED0"/>
    <w:rsid w:val="00DD60C3"/>
    <w:rsid w:val="00DD6255"/>
    <w:rsid w:val="00DD66FB"/>
    <w:rsid w:val="00DD6A52"/>
    <w:rsid w:val="00DD6BFC"/>
    <w:rsid w:val="00DD6D28"/>
    <w:rsid w:val="00DD6F41"/>
    <w:rsid w:val="00DD7102"/>
    <w:rsid w:val="00DD7275"/>
    <w:rsid w:val="00DD72BE"/>
    <w:rsid w:val="00DD7517"/>
    <w:rsid w:val="00DD7566"/>
    <w:rsid w:val="00DD785E"/>
    <w:rsid w:val="00DD7C8B"/>
    <w:rsid w:val="00DE0078"/>
    <w:rsid w:val="00DE025D"/>
    <w:rsid w:val="00DE033C"/>
    <w:rsid w:val="00DE069C"/>
    <w:rsid w:val="00DE0704"/>
    <w:rsid w:val="00DE0811"/>
    <w:rsid w:val="00DE0822"/>
    <w:rsid w:val="00DE0869"/>
    <w:rsid w:val="00DE08F6"/>
    <w:rsid w:val="00DE0941"/>
    <w:rsid w:val="00DE0D8E"/>
    <w:rsid w:val="00DE0ED5"/>
    <w:rsid w:val="00DE1461"/>
    <w:rsid w:val="00DE163F"/>
    <w:rsid w:val="00DE16F6"/>
    <w:rsid w:val="00DE1D57"/>
    <w:rsid w:val="00DE2210"/>
    <w:rsid w:val="00DE230C"/>
    <w:rsid w:val="00DE2395"/>
    <w:rsid w:val="00DE23A6"/>
    <w:rsid w:val="00DE2437"/>
    <w:rsid w:val="00DE2459"/>
    <w:rsid w:val="00DE24D9"/>
    <w:rsid w:val="00DE253E"/>
    <w:rsid w:val="00DE2975"/>
    <w:rsid w:val="00DE2A78"/>
    <w:rsid w:val="00DE2C52"/>
    <w:rsid w:val="00DE2CF2"/>
    <w:rsid w:val="00DE2DF2"/>
    <w:rsid w:val="00DE36FF"/>
    <w:rsid w:val="00DE39F5"/>
    <w:rsid w:val="00DE405F"/>
    <w:rsid w:val="00DE40B9"/>
    <w:rsid w:val="00DE4131"/>
    <w:rsid w:val="00DE41B2"/>
    <w:rsid w:val="00DE43CE"/>
    <w:rsid w:val="00DE49DF"/>
    <w:rsid w:val="00DE4A27"/>
    <w:rsid w:val="00DE4CC5"/>
    <w:rsid w:val="00DE4D42"/>
    <w:rsid w:val="00DE5194"/>
    <w:rsid w:val="00DE541F"/>
    <w:rsid w:val="00DE5A5D"/>
    <w:rsid w:val="00DE5A62"/>
    <w:rsid w:val="00DE5C35"/>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F038E"/>
    <w:rsid w:val="00DF05EC"/>
    <w:rsid w:val="00DF06F6"/>
    <w:rsid w:val="00DF07C8"/>
    <w:rsid w:val="00DF08CE"/>
    <w:rsid w:val="00DF094C"/>
    <w:rsid w:val="00DF095D"/>
    <w:rsid w:val="00DF0988"/>
    <w:rsid w:val="00DF09C4"/>
    <w:rsid w:val="00DF0BE4"/>
    <w:rsid w:val="00DF0C86"/>
    <w:rsid w:val="00DF0CBD"/>
    <w:rsid w:val="00DF122D"/>
    <w:rsid w:val="00DF15FD"/>
    <w:rsid w:val="00DF180C"/>
    <w:rsid w:val="00DF1E27"/>
    <w:rsid w:val="00DF1EC7"/>
    <w:rsid w:val="00DF2251"/>
    <w:rsid w:val="00DF2297"/>
    <w:rsid w:val="00DF22A5"/>
    <w:rsid w:val="00DF233F"/>
    <w:rsid w:val="00DF2894"/>
    <w:rsid w:val="00DF2A23"/>
    <w:rsid w:val="00DF2A27"/>
    <w:rsid w:val="00DF2A43"/>
    <w:rsid w:val="00DF2A4D"/>
    <w:rsid w:val="00DF2B2E"/>
    <w:rsid w:val="00DF2CF9"/>
    <w:rsid w:val="00DF2F44"/>
    <w:rsid w:val="00DF2F91"/>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D58"/>
    <w:rsid w:val="00DF4EA6"/>
    <w:rsid w:val="00DF4F40"/>
    <w:rsid w:val="00DF4F9E"/>
    <w:rsid w:val="00DF53CF"/>
    <w:rsid w:val="00DF55D1"/>
    <w:rsid w:val="00DF5917"/>
    <w:rsid w:val="00DF59C0"/>
    <w:rsid w:val="00DF5F87"/>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DC1"/>
    <w:rsid w:val="00DF7DFF"/>
    <w:rsid w:val="00DF7E46"/>
    <w:rsid w:val="00E0007C"/>
    <w:rsid w:val="00E001E3"/>
    <w:rsid w:val="00E002A0"/>
    <w:rsid w:val="00E0033D"/>
    <w:rsid w:val="00E005E9"/>
    <w:rsid w:val="00E005FB"/>
    <w:rsid w:val="00E00793"/>
    <w:rsid w:val="00E00CD7"/>
    <w:rsid w:val="00E00D07"/>
    <w:rsid w:val="00E00E7F"/>
    <w:rsid w:val="00E0116C"/>
    <w:rsid w:val="00E011DD"/>
    <w:rsid w:val="00E0121E"/>
    <w:rsid w:val="00E012A1"/>
    <w:rsid w:val="00E0160E"/>
    <w:rsid w:val="00E01649"/>
    <w:rsid w:val="00E01703"/>
    <w:rsid w:val="00E01800"/>
    <w:rsid w:val="00E01853"/>
    <w:rsid w:val="00E019AC"/>
    <w:rsid w:val="00E01B93"/>
    <w:rsid w:val="00E01D94"/>
    <w:rsid w:val="00E01E55"/>
    <w:rsid w:val="00E01E57"/>
    <w:rsid w:val="00E02441"/>
    <w:rsid w:val="00E02A7F"/>
    <w:rsid w:val="00E02B43"/>
    <w:rsid w:val="00E02C66"/>
    <w:rsid w:val="00E02E6C"/>
    <w:rsid w:val="00E02F51"/>
    <w:rsid w:val="00E030B2"/>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9FB"/>
    <w:rsid w:val="00E04AE7"/>
    <w:rsid w:val="00E04BBB"/>
    <w:rsid w:val="00E04D9A"/>
    <w:rsid w:val="00E04F22"/>
    <w:rsid w:val="00E05155"/>
    <w:rsid w:val="00E0527B"/>
    <w:rsid w:val="00E056DB"/>
    <w:rsid w:val="00E05AE2"/>
    <w:rsid w:val="00E05BD3"/>
    <w:rsid w:val="00E05C19"/>
    <w:rsid w:val="00E05CE1"/>
    <w:rsid w:val="00E05D70"/>
    <w:rsid w:val="00E05E81"/>
    <w:rsid w:val="00E0603C"/>
    <w:rsid w:val="00E06218"/>
    <w:rsid w:val="00E0631A"/>
    <w:rsid w:val="00E06392"/>
    <w:rsid w:val="00E0658D"/>
    <w:rsid w:val="00E06808"/>
    <w:rsid w:val="00E069DC"/>
    <w:rsid w:val="00E06A35"/>
    <w:rsid w:val="00E06AA5"/>
    <w:rsid w:val="00E073A0"/>
    <w:rsid w:val="00E0753D"/>
    <w:rsid w:val="00E0774A"/>
    <w:rsid w:val="00E1011B"/>
    <w:rsid w:val="00E10152"/>
    <w:rsid w:val="00E105DE"/>
    <w:rsid w:val="00E107DF"/>
    <w:rsid w:val="00E10B05"/>
    <w:rsid w:val="00E10CC7"/>
    <w:rsid w:val="00E113B0"/>
    <w:rsid w:val="00E113BF"/>
    <w:rsid w:val="00E11733"/>
    <w:rsid w:val="00E117FF"/>
    <w:rsid w:val="00E11865"/>
    <w:rsid w:val="00E11977"/>
    <w:rsid w:val="00E11FB4"/>
    <w:rsid w:val="00E12269"/>
    <w:rsid w:val="00E1242C"/>
    <w:rsid w:val="00E1269C"/>
    <w:rsid w:val="00E12B7B"/>
    <w:rsid w:val="00E1310D"/>
    <w:rsid w:val="00E132B6"/>
    <w:rsid w:val="00E132FA"/>
    <w:rsid w:val="00E13567"/>
    <w:rsid w:val="00E13850"/>
    <w:rsid w:val="00E13B3B"/>
    <w:rsid w:val="00E13C12"/>
    <w:rsid w:val="00E13C51"/>
    <w:rsid w:val="00E13DD6"/>
    <w:rsid w:val="00E13EF2"/>
    <w:rsid w:val="00E140D8"/>
    <w:rsid w:val="00E141E3"/>
    <w:rsid w:val="00E14298"/>
    <w:rsid w:val="00E1444D"/>
    <w:rsid w:val="00E14476"/>
    <w:rsid w:val="00E14479"/>
    <w:rsid w:val="00E14754"/>
    <w:rsid w:val="00E147CA"/>
    <w:rsid w:val="00E14929"/>
    <w:rsid w:val="00E14976"/>
    <w:rsid w:val="00E14AE6"/>
    <w:rsid w:val="00E14E26"/>
    <w:rsid w:val="00E15122"/>
    <w:rsid w:val="00E151F5"/>
    <w:rsid w:val="00E1525A"/>
    <w:rsid w:val="00E153B0"/>
    <w:rsid w:val="00E1555A"/>
    <w:rsid w:val="00E155EE"/>
    <w:rsid w:val="00E15607"/>
    <w:rsid w:val="00E15ABB"/>
    <w:rsid w:val="00E15BD5"/>
    <w:rsid w:val="00E15D4C"/>
    <w:rsid w:val="00E15DD7"/>
    <w:rsid w:val="00E15EA3"/>
    <w:rsid w:val="00E15F3E"/>
    <w:rsid w:val="00E15F77"/>
    <w:rsid w:val="00E15F84"/>
    <w:rsid w:val="00E16009"/>
    <w:rsid w:val="00E16288"/>
    <w:rsid w:val="00E165B5"/>
    <w:rsid w:val="00E167F1"/>
    <w:rsid w:val="00E16811"/>
    <w:rsid w:val="00E16891"/>
    <w:rsid w:val="00E16A51"/>
    <w:rsid w:val="00E16A89"/>
    <w:rsid w:val="00E16BC9"/>
    <w:rsid w:val="00E16D18"/>
    <w:rsid w:val="00E16E19"/>
    <w:rsid w:val="00E17028"/>
    <w:rsid w:val="00E17092"/>
    <w:rsid w:val="00E17304"/>
    <w:rsid w:val="00E1733E"/>
    <w:rsid w:val="00E17428"/>
    <w:rsid w:val="00E176B2"/>
    <w:rsid w:val="00E17761"/>
    <w:rsid w:val="00E177C4"/>
    <w:rsid w:val="00E177D1"/>
    <w:rsid w:val="00E17BDE"/>
    <w:rsid w:val="00E17FE7"/>
    <w:rsid w:val="00E20027"/>
    <w:rsid w:val="00E2009F"/>
    <w:rsid w:val="00E20363"/>
    <w:rsid w:val="00E2060B"/>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C06"/>
    <w:rsid w:val="00E21C23"/>
    <w:rsid w:val="00E21CC4"/>
    <w:rsid w:val="00E21ECC"/>
    <w:rsid w:val="00E21F34"/>
    <w:rsid w:val="00E2229E"/>
    <w:rsid w:val="00E222F3"/>
    <w:rsid w:val="00E22686"/>
    <w:rsid w:val="00E2281C"/>
    <w:rsid w:val="00E228EE"/>
    <w:rsid w:val="00E22B06"/>
    <w:rsid w:val="00E22B6C"/>
    <w:rsid w:val="00E22D48"/>
    <w:rsid w:val="00E22E2C"/>
    <w:rsid w:val="00E22F63"/>
    <w:rsid w:val="00E231DC"/>
    <w:rsid w:val="00E2324C"/>
    <w:rsid w:val="00E23290"/>
    <w:rsid w:val="00E232C1"/>
    <w:rsid w:val="00E238FD"/>
    <w:rsid w:val="00E23C03"/>
    <w:rsid w:val="00E23DC2"/>
    <w:rsid w:val="00E24247"/>
    <w:rsid w:val="00E242D5"/>
    <w:rsid w:val="00E24442"/>
    <w:rsid w:val="00E24450"/>
    <w:rsid w:val="00E245A3"/>
    <w:rsid w:val="00E24727"/>
    <w:rsid w:val="00E247D9"/>
    <w:rsid w:val="00E24C65"/>
    <w:rsid w:val="00E24D99"/>
    <w:rsid w:val="00E24DB7"/>
    <w:rsid w:val="00E24FD9"/>
    <w:rsid w:val="00E25327"/>
    <w:rsid w:val="00E2534F"/>
    <w:rsid w:val="00E25438"/>
    <w:rsid w:val="00E25722"/>
    <w:rsid w:val="00E2580F"/>
    <w:rsid w:val="00E25F8D"/>
    <w:rsid w:val="00E2602F"/>
    <w:rsid w:val="00E2644E"/>
    <w:rsid w:val="00E2647C"/>
    <w:rsid w:val="00E26946"/>
    <w:rsid w:val="00E269E4"/>
    <w:rsid w:val="00E26C62"/>
    <w:rsid w:val="00E26EDC"/>
    <w:rsid w:val="00E26F07"/>
    <w:rsid w:val="00E26FBE"/>
    <w:rsid w:val="00E2739D"/>
    <w:rsid w:val="00E274AA"/>
    <w:rsid w:val="00E2757B"/>
    <w:rsid w:val="00E2760D"/>
    <w:rsid w:val="00E27624"/>
    <w:rsid w:val="00E276A6"/>
    <w:rsid w:val="00E27779"/>
    <w:rsid w:val="00E27973"/>
    <w:rsid w:val="00E27996"/>
    <w:rsid w:val="00E27AC9"/>
    <w:rsid w:val="00E27AF0"/>
    <w:rsid w:val="00E300E5"/>
    <w:rsid w:val="00E301BA"/>
    <w:rsid w:val="00E30A6B"/>
    <w:rsid w:val="00E30CEB"/>
    <w:rsid w:val="00E31055"/>
    <w:rsid w:val="00E310F9"/>
    <w:rsid w:val="00E3111E"/>
    <w:rsid w:val="00E3115D"/>
    <w:rsid w:val="00E31291"/>
    <w:rsid w:val="00E319FC"/>
    <w:rsid w:val="00E31AB7"/>
    <w:rsid w:val="00E31EC9"/>
    <w:rsid w:val="00E31F9B"/>
    <w:rsid w:val="00E3208B"/>
    <w:rsid w:val="00E32464"/>
    <w:rsid w:val="00E32684"/>
    <w:rsid w:val="00E329A4"/>
    <w:rsid w:val="00E32CD8"/>
    <w:rsid w:val="00E32D80"/>
    <w:rsid w:val="00E32DD8"/>
    <w:rsid w:val="00E330C7"/>
    <w:rsid w:val="00E332D6"/>
    <w:rsid w:val="00E33305"/>
    <w:rsid w:val="00E335AE"/>
    <w:rsid w:val="00E33900"/>
    <w:rsid w:val="00E33B49"/>
    <w:rsid w:val="00E33D32"/>
    <w:rsid w:val="00E33EDF"/>
    <w:rsid w:val="00E3401B"/>
    <w:rsid w:val="00E34128"/>
    <w:rsid w:val="00E344FA"/>
    <w:rsid w:val="00E348C3"/>
    <w:rsid w:val="00E34B53"/>
    <w:rsid w:val="00E352DA"/>
    <w:rsid w:val="00E35433"/>
    <w:rsid w:val="00E3543F"/>
    <w:rsid w:val="00E355C6"/>
    <w:rsid w:val="00E3595E"/>
    <w:rsid w:val="00E35CBD"/>
    <w:rsid w:val="00E35EFC"/>
    <w:rsid w:val="00E35F13"/>
    <w:rsid w:val="00E35FFE"/>
    <w:rsid w:val="00E3647B"/>
    <w:rsid w:val="00E36756"/>
    <w:rsid w:val="00E367D7"/>
    <w:rsid w:val="00E36AF1"/>
    <w:rsid w:val="00E36BE0"/>
    <w:rsid w:val="00E37023"/>
    <w:rsid w:val="00E37642"/>
    <w:rsid w:val="00E377B8"/>
    <w:rsid w:val="00E37B13"/>
    <w:rsid w:val="00E37B71"/>
    <w:rsid w:val="00E37C07"/>
    <w:rsid w:val="00E37D5A"/>
    <w:rsid w:val="00E37E17"/>
    <w:rsid w:val="00E40379"/>
    <w:rsid w:val="00E4047B"/>
    <w:rsid w:val="00E40CF8"/>
    <w:rsid w:val="00E40D83"/>
    <w:rsid w:val="00E40F92"/>
    <w:rsid w:val="00E41443"/>
    <w:rsid w:val="00E41463"/>
    <w:rsid w:val="00E414AD"/>
    <w:rsid w:val="00E41816"/>
    <w:rsid w:val="00E419DF"/>
    <w:rsid w:val="00E419E8"/>
    <w:rsid w:val="00E41B2E"/>
    <w:rsid w:val="00E41DD4"/>
    <w:rsid w:val="00E41F01"/>
    <w:rsid w:val="00E41FFC"/>
    <w:rsid w:val="00E4201A"/>
    <w:rsid w:val="00E42558"/>
    <w:rsid w:val="00E425BD"/>
    <w:rsid w:val="00E42991"/>
    <w:rsid w:val="00E42B2B"/>
    <w:rsid w:val="00E42C0E"/>
    <w:rsid w:val="00E42D84"/>
    <w:rsid w:val="00E43119"/>
    <w:rsid w:val="00E4347A"/>
    <w:rsid w:val="00E435AB"/>
    <w:rsid w:val="00E437C4"/>
    <w:rsid w:val="00E43830"/>
    <w:rsid w:val="00E438B1"/>
    <w:rsid w:val="00E43A2E"/>
    <w:rsid w:val="00E43D42"/>
    <w:rsid w:val="00E4406C"/>
    <w:rsid w:val="00E4427B"/>
    <w:rsid w:val="00E44283"/>
    <w:rsid w:val="00E44367"/>
    <w:rsid w:val="00E4471B"/>
    <w:rsid w:val="00E44807"/>
    <w:rsid w:val="00E44840"/>
    <w:rsid w:val="00E44947"/>
    <w:rsid w:val="00E44B95"/>
    <w:rsid w:val="00E44BE2"/>
    <w:rsid w:val="00E44DCF"/>
    <w:rsid w:val="00E44F17"/>
    <w:rsid w:val="00E450A7"/>
    <w:rsid w:val="00E4518E"/>
    <w:rsid w:val="00E45242"/>
    <w:rsid w:val="00E453EB"/>
    <w:rsid w:val="00E4552C"/>
    <w:rsid w:val="00E4558A"/>
    <w:rsid w:val="00E455BD"/>
    <w:rsid w:val="00E457B6"/>
    <w:rsid w:val="00E458A5"/>
    <w:rsid w:val="00E45D75"/>
    <w:rsid w:val="00E45DC2"/>
    <w:rsid w:val="00E45F23"/>
    <w:rsid w:val="00E462D2"/>
    <w:rsid w:val="00E464D9"/>
    <w:rsid w:val="00E46713"/>
    <w:rsid w:val="00E468F4"/>
    <w:rsid w:val="00E46A37"/>
    <w:rsid w:val="00E46A92"/>
    <w:rsid w:val="00E46E58"/>
    <w:rsid w:val="00E46FAD"/>
    <w:rsid w:val="00E46FE1"/>
    <w:rsid w:val="00E47125"/>
    <w:rsid w:val="00E47283"/>
    <w:rsid w:val="00E472FB"/>
    <w:rsid w:val="00E473E5"/>
    <w:rsid w:val="00E47663"/>
    <w:rsid w:val="00E477CC"/>
    <w:rsid w:val="00E47A28"/>
    <w:rsid w:val="00E47CAD"/>
    <w:rsid w:val="00E47FD0"/>
    <w:rsid w:val="00E50175"/>
    <w:rsid w:val="00E502E1"/>
    <w:rsid w:val="00E50456"/>
    <w:rsid w:val="00E504EF"/>
    <w:rsid w:val="00E5067A"/>
    <w:rsid w:val="00E50986"/>
    <w:rsid w:val="00E50BC1"/>
    <w:rsid w:val="00E51010"/>
    <w:rsid w:val="00E51372"/>
    <w:rsid w:val="00E51520"/>
    <w:rsid w:val="00E5194B"/>
    <w:rsid w:val="00E51A1C"/>
    <w:rsid w:val="00E51CBF"/>
    <w:rsid w:val="00E51DCB"/>
    <w:rsid w:val="00E51DD5"/>
    <w:rsid w:val="00E51DD7"/>
    <w:rsid w:val="00E521ED"/>
    <w:rsid w:val="00E522B3"/>
    <w:rsid w:val="00E52417"/>
    <w:rsid w:val="00E5252A"/>
    <w:rsid w:val="00E52873"/>
    <w:rsid w:val="00E52A11"/>
    <w:rsid w:val="00E52B2F"/>
    <w:rsid w:val="00E52E1C"/>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99D"/>
    <w:rsid w:val="00E55E2C"/>
    <w:rsid w:val="00E55F50"/>
    <w:rsid w:val="00E55FAC"/>
    <w:rsid w:val="00E560C7"/>
    <w:rsid w:val="00E560EB"/>
    <w:rsid w:val="00E56493"/>
    <w:rsid w:val="00E56981"/>
    <w:rsid w:val="00E56BF8"/>
    <w:rsid w:val="00E573AC"/>
    <w:rsid w:val="00E577EB"/>
    <w:rsid w:val="00E57B0A"/>
    <w:rsid w:val="00E60103"/>
    <w:rsid w:val="00E603E1"/>
    <w:rsid w:val="00E60419"/>
    <w:rsid w:val="00E6061A"/>
    <w:rsid w:val="00E60AEE"/>
    <w:rsid w:val="00E60BFA"/>
    <w:rsid w:val="00E60CA3"/>
    <w:rsid w:val="00E60EC7"/>
    <w:rsid w:val="00E60ED6"/>
    <w:rsid w:val="00E60F38"/>
    <w:rsid w:val="00E61052"/>
    <w:rsid w:val="00E61672"/>
    <w:rsid w:val="00E617C1"/>
    <w:rsid w:val="00E61915"/>
    <w:rsid w:val="00E61B16"/>
    <w:rsid w:val="00E61D71"/>
    <w:rsid w:val="00E61FE9"/>
    <w:rsid w:val="00E623F2"/>
    <w:rsid w:val="00E62402"/>
    <w:rsid w:val="00E6280E"/>
    <w:rsid w:val="00E62895"/>
    <w:rsid w:val="00E62C1E"/>
    <w:rsid w:val="00E62FF0"/>
    <w:rsid w:val="00E63108"/>
    <w:rsid w:val="00E637EB"/>
    <w:rsid w:val="00E63822"/>
    <w:rsid w:val="00E6394C"/>
    <w:rsid w:val="00E63987"/>
    <w:rsid w:val="00E63B32"/>
    <w:rsid w:val="00E6423E"/>
    <w:rsid w:val="00E6435A"/>
    <w:rsid w:val="00E644C6"/>
    <w:rsid w:val="00E64729"/>
    <w:rsid w:val="00E649D0"/>
    <w:rsid w:val="00E64B57"/>
    <w:rsid w:val="00E64F15"/>
    <w:rsid w:val="00E65070"/>
    <w:rsid w:val="00E650A3"/>
    <w:rsid w:val="00E65234"/>
    <w:rsid w:val="00E6600D"/>
    <w:rsid w:val="00E662B5"/>
    <w:rsid w:val="00E66A2D"/>
    <w:rsid w:val="00E66A89"/>
    <w:rsid w:val="00E66AD5"/>
    <w:rsid w:val="00E66EE6"/>
    <w:rsid w:val="00E66F15"/>
    <w:rsid w:val="00E671A7"/>
    <w:rsid w:val="00E67281"/>
    <w:rsid w:val="00E672D0"/>
    <w:rsid w:val="00E6738A"/>
    <w:rsid w:val="00E67621"/>
    <w:rsid w:val="00E6777D"/>
    <w:rsid w:val="00E678A3"/>
    <w:rsid w:val="00E67DF5"/>
    <w:rsid w:val="00E67DF6"/>
    <w:rsid w:val="00E700CD"/>
    <w:rsid w:val="00E70126"/>
    <w:rsid w:val="00E702FC"/>
    <w:rsid w:val="00E7046E"/>
    <w:rsid w:val="00E7061D"/>
    <w:rsid w:val="00E7067C"/>
    <w:rsid w:val="00E7085F"/>
    <w:rsid w:val="00E708B1"/>
    <w:rsid w:val="00E7096D"/>
    <w:rsid w:val="00E70B7A"/>
    <w:rsid w:val="00E70E45"/>
    <w:rsid w:val="00E7145B"/>
    <w:rsid w:val="00E718C1"/>
    <w:rsid w:val="00E718CB"/>
    <w:rsid w:val="00E71985"/>
    <w:rsid w:val="00E71A25"/>
    <w:rsid w:val="00E71AAB"/>
    <w:rsid w:val="00E71F8F"/>
    <w:rsid w:val="00E72B05"/>
    <w:rsid w:val="00E72B31"/>
    <w:rsid w:val="00E72B3A"/>
    <w:rsid w:val="00E72B72"/>
    <w:rsid w:val="00E72BD2"/>
    <w:rsid w:val="00E72DB5"/>
    <w:rsid w:val="00E72E2B"/>
    <w:rsid w:val="00E731B9"/>
    <w:rsid w:val="00E733C8"/>
    <w:rsid w:val="00E735C1"/>
    <w:rsid w:val="00E73694"/>
    <w:rsid w:val="00E73736"/>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C86"/>
    <w:rsid w:val="00E761C1"/>
    <w:rsid w:val="00E76337"/>
    <w:rsid w:val="00E76458"/>
    <w:rsid w:val="00E765A7"/>
    <w:rsid w:val="00E76CDB"/>
    <w:rsid w:val="00E76DAE"/>
    <w:rsid w:val="00E76F4F"/>
    <w:rsid w:val="00E771F2"/>
    <w:rsid w:val="00E77652"/>
    <w:rsid w:val="00E77843"/>
    <w:rsid w:val="00E77A29"/>
    <w:rsid w:val="00E77E90"/>
    <w:rsid w:val="00E77E98"/>
    <w:rsid w:val="00E80059"/>
    <w:rsid w:val="00E80136"/>
    <w:rsid w:val="00E8033F"/>
    <w:rsid w:val="00E8038B"/>
    <w:rsid w:val="00E803F8"/>
    <w:rsid w:val="00E803FD"/>
    <w:rsid w:val="00E805E0"/>
    <w:rsid w:val="00E80659"/>
    <w:rsid w:val="00E8065C"/>
    <w:rsid w:val="00E80BD6"/>
    <w:rsid w:val="00E80F57"/>
    <w:rsid w:val="00E812C8"/>
    <w:rsid w:val="00E81D4A"/>
    <w:rsid w:val="00E81EC9"/>
    <w:rsid w:val="00E822F9"/>
    <w:rsid w:val="00E8230B"/>
    <w:rsid w:val="00E823DF"/>
    <w:rsid w:val="00E82695"/>
    <w:rsid w:val="00E828A6"/>
    <w:rsid w:val="00E82A4A"/>
    <w:rsid w:val="00E82AD3"/>
    <w:rsid w:val="00E82DE9"/>
    <w:rsid w:val="00E82ECC"/>
    <w:rsid w:val="00E82F14"/>
    <w:rsid w:val="00E830D1"/>
    <w:rsid w:val="00E8311F"/>
    <w:rsid w:val="00E8317F"/>
    <w:rsid w:val="00E83275"/>
    <w:rsid w:val="00E83282"/>
    <w:rsid w:val="00E833C2"/>
    <w:rsid w:val="00E834CC"/>
    <w:rsid w:val="00E83629"/>
    <w:rsid w:val="00E8386E"/>
    <w:rsid w:val="00E8387E"/>
    <w:rsid w:val="00E83956"/>
    <w:rsid w:val="00E83C20"/>
    <w:rsid w:val="00E83D3C"/>
    <w:rsid w:val="00E83F80"/>
    <w:rsid w:val="00E8402C"/>
    <w:rsid w:val="00E84322"/>
    <w:rsid w:val="00E849CA"/>
    <w:rsid w:val="00E84D72"/>
    <w:rsid w:val="00E84D7F"/>
    <w:rsid w:val="00E84E43"/>
    <w:rsid w:val="00E85677"/>
    <w:rsid w:val="00E857C6"/>
    <w:rsid w:val="00E85878"/>
    <w:rsid w:val="00E85954"/>
    <w:rsid w:val="00E85A53"/>
    <w:rsid w:val="00E85A6A"/>
    <w:rsid w:val="00E85CB1"/>
    <w:rsid w:val="00E861AA"/>
    <w:rsid w:val="00E86304"/>
    <w:rsid w:val="00E86322"/>
    <w:rsid w:val="00E86450"/>
    <w:rsid w:val="00E864AB"/>
    <w:rsid w:val="00E86530"/>
    <w:rsid w:val="00E86A26"/>
    <w:rsid w:val="00E86ABC"/>
    <w:rsid w:val="00E86EC6"/>
    <w:rsid w:val="00E86F62"/>
    <w:rsid w:val="00E8701B"/>
    <w:rsid w:val="00E87218"/>
    <w:rsid w:val="00E87230"/>
    <w:rsid w:val="00E87364"/>
    <w:rsid w:val="00E873D8"/>
    <w:rsid w:val="00E87458"/>
    <w:rsid w:val="00E87752"/>
    <w:rsid w:val="00E878F6"/>
    <w:rsid w:val="00E879F2"/>
    <w:rsid w:val="00E87AE2"/>
    <w:rsid w:val="00E87CE4"/>
    <w:rsid w:val="00E87D17"/>
    <w:rsid w:val="00E87FA8"/>
    <w:rsid w:val="00E87FD4"/>
    <w:rsid w:val="00E901A3"/>
    <w:rsid w:val="00E905BF"/>
    <w:rsid w:val="00E906F9"/>
    <w:rsid w:val="00E90B72"/>
    <w:rsid w:val="00E90CE5"/>
    <w:rsid w:val="00E90F69"/>
    <w:rsid w:val="00E911AF"/>
    <w:rsid w:val="00E915CF"/>
    <w:rsid w:val="00E91663"/>
    <w:rsid w:val="00E918AA"/>
    <w:rsid w:val="00E9196F"/>
    <w:rsid w:val="00E91A70"/>
    <w:rsid w:val="00E91C96"/>
    <w:rsid w:val="00E92115"/>
    <w:rsid w:val="00E92385"/>
    <w:rsid w:val="00E929B6"/>
    <w:rsid w:val="00E92AE5"/>
    <w:rsid w:val="00E92B61"/>
    <w:rsid w:val="00E92C91"/>
    <w:rsid w:val="00E92FF4"/>
    <w:rsid w:val="00E93113"/>
    <w:rsid w:val="00E93228"/>
    <w:rsid w:val="00E93486"/>
    <w:rsid w:val="00E93515"/>
    <w:rsid w:val="00E93825"/>
    <w:rsid w:val="00E93889"/>
    <w:rsid w:val="00E93B56"/>
    <w:rsid w:val="00E93D04"/>
    <w:rsid w:val="00E93E65"/>
    <w:rsid w:val="00E94212"/>
    <w:rsid w:val="00E94366"/>
    <w:rsid w:val="00E943A3"/>
    <w:rsid w:val="00E94917"/>
    <w:rsid w:val="00E94987"/>
    <w:rsid w:val="00E949AC"/>
    <w:rsid w:val="00E94AC9"/>
    <w:rsid w:val="00E94D0D"/>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5F7"/>
    <w:rsid w:val="00E96667"/>
    <w:rsid w:val="00E969AF"/>
    <w:rsid w:val="00E96B82"/>
    <w:rsid w:val="00E9715A"/>
    <w:rsid w:val="00E975FB"/>
    <w:rsid w:val="00E976FA"/>
    <w:rsid w:val="00E977E5"/>
    <w:rsid w:val="00E977FE"/>
    <w:rsid w:val="00E97861"/>
    <w:rsid w:val="00E979A9"/>
    <w:rsid w:val="00E97AFA"/>
    <w:rsid w:val="00E97E88"/>
    <w:rsid w:val="00EA0089"/>
    <w:rsid w:val="00EA01B6"/>
    <w:rsid w:val="00EA02BF"/>
    <w:rsid w:val="00EA048F"/>
    <w:rsid w:val="00EA06FC"/>
    <w:rsid w:val="00EA08E1"/>
    <w:rsid w:val="00EA0B20"/>
    <w:rsid w:val="00EA0B29"/>
    <w:rsid w:val="00EA0C02"/>
    <w:rsid w:val="00EA0DD3"/>
    <w:rsid w:val="00EA0F89"/>
    <w:rsid w:val="00EA0FCB"/>
    <w:rsid w:val="00EA1078"/>
    <w:rsid w:val="00EA108F"/>
    <w:rsid w:val="00EA1101"/>
    <w:rsid w:val="00EA14A2"/>
    <w:rsid w:val="00EA14E1"/>
    <w:rsid w:val="00EA17BD"/>
    <w:rsid w:val="00EA1960"/>
    <w:rsid w:val="00EA19D2"/>
    <w:rsid w:val="00EA1DFF"/>
    <w:rsid w:val="00EA1FE0"/>
    <w:rsid w:val="00EA210C"/>
    <w:rsid w:val="00EA22B2"/>
    <w:rsid w:val="00EA23F6"/>
    <w:rsid w:val="00EA26F8"/>
    <w:rsid w:val="00EA281E"/>
    <w:rsid w:val="00EA2935"/>
    <w:rsid w:val="00EA2D34"/>
    <w:rsid w:val="00EA2D48"/>
    <w:rsid w:val="00EA2D70"/>
    <w:rsid w:val="00EA2E72"/>
    <w:rsid w:val="00EA3115"/>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801"/>
    <w:rsid w:val="00EA490F"/>
    <w:rsid w:val="00EA4A69"/>
    <w:rsid w:val="00EA4D06"/>
    <w:rsid w:val="00EA4ED2"/>
    <w:rsid w:val="00EA5097"/>
    <w:rsid w:val="00EA512A"/>
    <w:rsid w:val="00EA53C2"/>
    <w:rsid w:val="00EA55D5"/>
    <w:rsid w:val="00EA5864"/>
    <w:rsid w:val="00EA59A8"/>
    <w:rsid w:val="00EA5C95"/>
    <w:rsid w:val="00EA5EAD"/>
    <w:rsid w:val="00EA5EBF"/>
    <w:rsid w:val="00EA627A"/>
    <w:rsid w:val="00EA63FF"/>
    <w:rsid w:val="00EA64BF"/>
    <w:rsid w:val="00EA6683"/>
    <w:rsid w:val="00EA6BD8"/>
    <w:rsid w:val="00EA6C46"/>
    <w:rsid w:val="00EA6CA5"/>
    <w:rsid w:val="00EA7176"/>
    <w:rsid w:val="00EA71C8"/>
    <w:rsid w:val="00EA72F7"/>
    <w:rsid w:val="00EA7434"/>
    <w:rsid w:val="00EA746A"/>
    <w:rsid w:val="00EA760D"/>
    <w:rsid w:val="00EA770C"/>
    <w:rsid w:val="00EA7A58"/>
    <w:rsid w:val="00EA7AF7"/>
    <w:rsid w:val="00EA7CD6"/>
    <w:rsid w:val="00EA7D26"/>
    <w:rsid w:val="00EA7F85"/>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918"/>
    <w:rsid w:val="00EB1923"/>
    <w:rsid w:val="00EB1A06"/>
    <w:rsid w:val="00EB1AF8"/>
    <w:rsid w:val="00EB1F75"/>
    <w:rsid w:val="00EB2249"/>
    <w:rsid w:val="00EB22E5"/>
    <w:rsid w:val="00EB24DF"/>
    <w:rsid w:val="00EB25D6"/>
    <w:rsid w:val="00EB2620"/>
    <w:rsid w:val="00EB2673"/>
    <w:rsid w:val="00EB2AE0"/>
    <w:rsid w:val="00EB2EB0"/>
    <w:rsid w:val="00EB2EE4"/>
    <w:rsid w:val="00EB331C"/>
    <w:rsid w:val="00EB333E"/>
    <w:rsid w:val="00EB3366"/>
    <w:rsid w:val="00EB3473"/>
    <w:rsid w:val="00EB35B8"/>
    <w:rsid w:val="00EB35E2"/>
    <w:rsid w:val="00EB35EF"/>
    <w:rsid w:val="00EB3A65"/>
    <w:rsid w:val="00EB3BAD"/>
    <w:rsid w:val="00EB3EA8"/>
    <w:rsid w:val="00EB3FD0"/>
    <w:rsid w:val="00EB4064"/>
    <w:rsid w:val="00EB451C"/>
    <w:rsid w:val="00EB4584"/>
    <w:rsid w:val="00EB47F3"/>
    <w:rsid w:val="00EB4E67"/>
    <w:rsid w:val="00EB5060"/>
    <w:rsid w:val="00EB50B2"/>
    <w:rsid w:val="00EB5290"/>
    <w:rsid w:val="00EB53E7"/>
    <w:rsid w:val="00EB560E"/>
    <w:rsid w:val="00EB56C6"/>
    <w:rsid w:val="00EB5945"/>
    <w:rsid w:val="00EB5AE7"/>
    <w:rsid w:val="00EB5D87"/>
    <w:rsid w:val="00EB6047"/>
    <w:rsid w:val="00EB6847"/>
    <w:rsid w:val="00EB6905"/>
    <w:rsid w:val="00EB69A6"/>
    <w:rsid w:val="00EB6AB6"/>
    <w:rsid w:val="00EB6C4F"/>
    <w:rsid w:val="00EB6D16"/>
    <w:rsid w:val="00EB7015"/>
    <w:rsid w:val="00EB73CD"/>
    <w:rsid w:val="00EB7456"/>
    <w:rsid w:val="00EB750A"/>
    <w:rsid w:val="00EB75E0"/>
    <w:rsid w:val="00EB7611"/>
    <w:rsid w:val="00EB762B"/>
    <w:rsid w:val="00EB76C1"/>
    <w:rsid w:val="00EB7A90"/>
    <w:rsid w:val="00EC01D8"/>
    <w:rsid w:val="00EC0649"/>
    <w:rsid w:val="00EC08BD"/>
    <w:rsid w:val="00EC0963"/>
    <w:rsid w:val="00EC0A1B"/>
    <w:rsid w:val="00EC0C6E"/>
    <w:rsid w:val="00EC0C9E"/>
    <w:rsid w:val="00EC1021"/>
    <w:rsid w:val="00EC109D"/>
    <w:rsid w:val="00EC10D9"/>
    <w:rsid w:val="00EC1376"/>
    <w:rsid w:val="00EC14A9"/>
    <w:rsid w:val="00EC14DE"/>
    <w:rsid w:val="00EC1AAC"/>
    <w:rsid w:val="00EC1C9E"/>
    <w:rsid w:val="00EC1DE2"/>
    <w:rsid w:val="00EC1F81"/>
    <w:rsid w:val="00EC202F"/>
    <w:rsid w:val="00EC20D9"/>
    <w:rsid w:val="00EC21F8"/>
    <w:rsid w:val="00EC24CD"/>
    <w:rsid w:val="00EC2640"/>
    <w:rsid w:val="00EC26B2"/>
    <w:rsid w:val="00EC27B8"/>
    <w:rsid w:val="00EC28A0"/>
    <w:rsid w:val="00EC2B16"/>
    <w:rsid w:val="00EC2B8C"/>
    <w:rsid w:val="00EC2CFD"/>
    <w:rsid w:val="00EC2D91"/>
    <w:rsid w:val="00EC2E09"/>
    <w:rsid w:val="00EC2ED4"/>
    <w:rsid w:val="00EC2FD7"/>
    <w:rsid w:val="00EC31A0"/>
    <w:rsid w:val="00EC32CF"/>
    <w:rsid w:val="00EC33CF"/>
    <w:rsid w:val="00EC3591"/>
    <w:rsid w:val="00EC370B"/>
    <w:rsid w:val="00EC37B9"/>
    <w:rsid w:val="00EC395C"/>
    <w:rsid w:val="00EC3C3B"/>
    <w:rsid w:val="00EC3CB4"/>
    <w:rsid w:val="00EC3F1B"/>
    <w:rsid w:val="00EC4345"/>
    <w:rsid w:val="00EC4438"/>
    <w:rsid w:val="00EC47A8"/>
    <w:rsid w:val="00EC49FC"/>
    <w:rsid w:val="00EC4A33"/>
    <w:rsid w:val="00EC4F72"/>
    <w:rsid w:val="00EC512C"/>
    <w:rsid w:val="00EC5290"/>
    <w:rsid w:val="00EC5457"/>
    <w:rsid w:val="00EC5B03"/>
    <w:rsid w:val="00EC6136"/>
    <w:rsid w:val="00EC6206"/>
    <w:rsid w:val="00EC6458"/>
    <w:rsid w:val="00EC66CD"/>
    <w:rsid w:val="00EC6730"/>
    <w:rsid w:val="00EC68FF"/>
    <w:rsid w:val="00EC6964"/>
    <w:rsid w:val="00EC6BD2"/>
    <w:rsid w:val="00EC6C1B"/>
    <w:rsid w:val="00EC6D80"/>
    <w:rsid w:val="00EC6F7B"/>
    <w:rsid w:val="00EC70A7"/>
    <w:rsid w:val="00EC70DF"/>
    <w:rsid w:val="00EC73A4"/>
    <w:rsid w:val="00EC7578"/>
    <w:rsid w:val="00EC776C"/>
    <w:rsid w:val="00EC7952"/>
    <w:rsid w:val="00EC7A7B"/>
    <w:rsid w:val="00EC7C70"/>
    <w:rsid w:val="00EC7C9B"/>
    <w:rsid w:val="00EC7FB3"/>
    <w:rsid w:val="00ED009A"/>
    <w:rsid w:val="00ED0425"/>
    <w:rsid w:val="00ED0849"/>
    <w:rsid w:val="00ED08B3"/>
    <w:rsid w:val="00ED1074"/>
    <w:rsid w:val="00ED108B"/>
    <w:rsid w:val="00ED1547"/>
    <w:rsid w:val="00ED1861"/>
    <w:rsid w:val="00ED18E9"/>
    <w:rsid w:val="00ED1D6C"/>
    <w:rsid w:val="00ED1EE0"/>
    <w:rsid w:val="00ED1FB2"/>
    <w:rsid w:val="00ED22C7"/>
    <w:rsid w:val="00ED2351"/>
    <w:rsid w:val="00ED24F1"/>
    <w:rsid w:val="00ED2538"/>
    <w:rsid w:val="00ED2706"/>
    <w:rsid w:val="00ED2C41"/>
    <w:rsid w:val="00ED2EFD"/>
    <w:rsid w:val="00ED324A"/>
    <w:rsid w:val="00ED32D7"/>
    <w:rsid w:val="00ED33A2"/>
    <w:rsid w:val="00ED33F2"/>
    <w:rsid w:val="00ED35F3"/>
    <w:rsid w:val="00ED381F"/>
    <w:rsid w:val="00ED3926"/>
    <w:rsid w:val="00ED3E4D"/>
    <w:rsid w:val="00ED40F6"/>
    <w:rsid w:val="00ED4108"/>
    <w:rsid w:val="00ED4269"/>
    <w:rsid w:val="00ED42E6"/>
    <w:rsid w:val="00ED42FD"/>
    <w:rsid w:val="00ED43C9"/>
    <w:rsid w:val="00ED45D0"/>
    <w:rsid w:val="00ED46F8"/>
    <w:rsid w:val="00ED474F"/>
    <w:rsid w:val="00ED47B9"/>
    <w:rsid w:val="00ED4803"/>
    <w:rsid w:val="00ED4A61"/>
    <w:rsid w:val="00ED4B7C"/>
    <w:rsid w:val="00ED4C40"/>
    <w:rsid w:val="00ED4CDD"/>
    <w:rsid w:val="00ED4D2F"/>
    <w:rsid w:val="00ED4E4D"/>
    <w:rsid w:val="00ED4F5B"/>
    <w:rsid w:val="00ED5005"/>
    <w:rsid w:val="00ED50CF"/>
    <w:rsid w:val="00ED5209"/>
    <w:rsid w:val="00ED5535"/>
    <w:rsid w:val="00ED55AC"/>
    <w:rsid w:val="00ED5652"/>
    <w:rsid w:val="00ED57EE"/>
    <w:rsid w:val="00ED5DE3"/>
    <w:rsid w:val="00ED5E9D"/>
    <w:rsid w:val="00ED6271"/>
    <w:rsid w:val="00ED627C"/>
    <w:rsid w:val="00ED639C"/>
    <w:rsid w:val="00ED6873"/>
    <w:rsid w:val="00ED6A14"/>
    <w:rsid w:val="00ED6A61"/>
    <w:rsid w:val="00ED6B0A"/>
    <w:rsid w:val="00ED6D8C"/>
    <w:rsid w:val="00ED6DFA"/>
    <w:rsid w:val="00ED6E9D"/>
    <w:rsid w:val="00ED72D7"/>
    <w:rsid w:val="00ED7508"/>
    <w:rsid w:val="00ED7644"/>
    <w:rsid w:val="00ED77A1"/>
    <w:rsid w:val="00ED7B16"/>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B6D"/>
    <w:rsid w:val="00EE2CB2"/>
    <w:rsid w:val="00EE2CBC"/>
    <w:rsid w:val="00EE2FE5"/>
    <w:rsid w:val="00EE3119"/>
    <w:rsid w:val="00EE31A4"/>
    <w:rsid w:val="00EE3687"/>
    <w:rsid w:val="00EE37E9"/>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504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D90"/>
    <w:rsid w:val="00EE6F54"/>
    <w:rsid w:val="00EE7267"/>
    <w:rsid w:val="00EE7316"/>
    <w:rsid w:val="00EE73E0"/>
    <w:rsid w:val="00EE7801"/>
    <w:rsid w:val="00EE7A8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5BE"/>
    <w:rsid w:val="00EF1609"/>
    <w:rsid w:val="00EF1743"/>
    <w:rsid w:val="00EF182E"/>
    <w:rsid w:val="00EF1B34"/>
    <w:rsid w:val="00EF1EC1"/>
    <w:rsid w:val="00EF1EED"/>
    <w:rsid w:val="00EF2272"/>
    <w:rsid w:val="00EF22FE"/>
    <w:rsid w:val="00EF24CA"/>
    <w:rsid w:val="00EF2AB5"/>
    <w:rsid w:val="00EF2BD8"/>
    <w:rsid w:val="00EF2CAE"/>
    <w:rsid w:val="00EF2D6D"/>
    <w:rsid w:val="00EF2DEC"/>
    <w:rsid w:val="00EF2E55"/>
    <w:rsid w:val="00EF304D"/>
    <w:rsid w:val="00EF32B6"/>
    <w:rsid w:val="00EF3574"/>
    <w:rsid w:val="00EF37C8"/>
    <w:rsid w:val="00EF37EC"/>
    <w:rsid w:val="00EF3BD4"/>
    <w:rsid w:val="00EF3F6C"/>
    <w:rsid w:val="00EF3FF5"/>
    <w:rsid w:val="00EF4056"/>
    <w:rsid w:val="00EF418E"/>
    <w:rsid w:val="00EF445F"/>
    <w:rsid w:val="00EF4974"/>
    <w:rsid w:val="00EF4DE5"/>
    <w:rsid w:val="00EF4F39"/>
    <w:rsid w:val="00EF522C"/>
    <w:rsid w:val="00EF5363"/>
    <w:rsid w:val="00EF5512"/>
    <w:rsid w:val="00EF5562"/>
    <w:rsid w:val="00EF560B"/>
    <w:rsid w:val="00EF594B"/>
    <w:rsid w:val="00EF59CF"/>
    <w:rsid w:val="00EF59EF"/>
    <w:rsid w:val="00EF5B67"/>
    <w:rsid w:val="00EF5FA0"/>
    <w:rsid w:val="00EF604F"/>
    <w:rsid w:val="00EF60E0"/>
    <w:rsid w:val="00EF625B"/>
    <w:rsid w:val="00EF62A0"/>
    <w:rsid w:val="00EF6828"/>
    <w:rsid w:val="00EF6890"/>
    <w:rsid w:val="00EF6ACF"/>
    <w:rsid w:val="00EF6B58"/>
    <w:rsid w:val="00EF6BB1"/>
    <w:rsid w:val="00EF6BD3"/>
    <w:rsid w:val="00EF6C6B"/>
    <w:rsid w:val="00EF6CE7"/>
    <w:rsid w:val="00EF6D26"/>
    <w:rsid w:val="00EF6D31"/>
    <w:rsid w:val="00EF6E8F"/>
    <w:rsid w:val="00EF6F91"/>
    <w:rsid w:val="00EF7012"/>
    <w:rsid w:val="00EF707E"/>
    <w:rsid w:val="00EF7168"/>
    <w:rsid w:val="00EF76A9"/>
    <w:rsid w:val="00EF7851"/>
    <w:rsid w:val="00EF793E"/>
    <w:rsid w:val="00EF7E6C"/>
    <w:rsid w:val="00EF7F48"/>
    <w:rsid w:val="00F0000B"/>
    <w:rsid w:val="00F0001E"/>
    <w:rsid w:val="00F003BD"/>
    <w:rsid w:val="00F0057E"/>
    <w:rsid w:val="00F00649"/>
    <w:rsid w:val="00F00822"/>
    <w:rsid w:val="00F00874"/>
    <w:rsid w:val="00F00BF2"/>
    <w:rsid w:val="00F00C67"/>
    <w:rsid w:val="00F011A2"/>
    <w:rsid w:val="00F01332"/>
    <w:rsid w:val="00F013B0"/>
    <w:rsid w:val="00F016E9"/>
    <w:rsid w:val="00F0180E"/>
    <w:rsid w:val="00F01893"/>
    <w:rsid w:val="00F01CAC"/>
    <w:rsid w:val="00F01F0A"/>
    <w:rsid w:val="00F0225E"/>
    <w:rsid w:val="00F02433"/>
    <w:rsid w:val="00F024EA"/>
    <w:rsid w:val="00F025C4"/>
    <w:rsid w:val="00F02B52"/>
    <w:rsid w:val="00F02BFF"/>
    <w:rsid w:val="00F02F62"/>
    <w:rsid w:val="00F0303B"/>
    <w:rsid w:val="00F0314B"/>
    <w:rsid w:val="00F03236"/>
    <w:rsid w:val="00F033B8"/>
    <w:rsid w:val="00F034CE"/>
    <w:rsid w:val="00F0377A"/>
    <w:rsid w:val="00F03ACD"/>
    <w:rsid w:val="00F03D30"/>
    <w:rsid w:val="00F04007"/>
    <w:rsid w:val="00F0402E"/>
    <w:rsid w:val="00F0403D"/>
    <w:rsid w:val="00F045CA"/>
    <w:rsid w:val="00F0468E"/>
    <w:rsid w:val="00F047BA"/>
    <w:rsid w:val="00F04A14"/>
    <w:rsid w:val="00F04A17"/>
    <w:rsid w:val="00F04D34"/>
    <w:rsid w:val="00F052CB"/>
    <w:rsid w:val="00F0558A"/>
    <w:rsid w:val="00F05663"/>
    <w:rsid w:val="00F05C58"/>
    <w:rsid w:val="00F05D01"/>
    <w:rsid w:val="00F05DB0"/>
    <w:rsid w:val="00F05DB9"/>
    <w:rsid w:val="00F05E14"/>
    <w:rsid w:val="00F0625C"/>
    <w:rsid w:val="00F0671A"/>
    <w:rsid w:val="00F068C4"/>
    <w:rsid w:val="00F069BF"/>
    <w:rsid w:val="00F06B7B"/>
    <w:rsid w:val="00F0700E"/>
    <w:rsid w:val="00F0702A"/>
    <w:rsid w:val="00F0717C"/>
    <w:rsid w:val="00F07196"/>
    <w:rsid w:val="00F071B6"/>
    <w:rsid w:val="00F0729D"/>
    <w:rsid w:val="00F07358"/>
    <w:rsid w:val="00F07634"/>
    <w:rsid w:val="00F07891"/>
    <w:rsid w:val="00F0794B"/>
    <w:rsid w:val="00F07DAE"/>
    <w:rsid w:val="00F102BD"/>
    <w:rsid w:val="00F1055E"/>
    <w:rsid w:val="00F10652"/>
    <w:rsid w:val="00F10C7C"/>
    <w:rsid w:val="00F10EA5"/>
    <w:rsid w:val="00F10F54"/>
    <w:rsid w:val="00F11281"/>
    <w:rsid w:val="00F1149E"/>
    <w:rsid w:val="00F114CC"/>
    <w:rsid w:val="00F114E5"/>
    <w:rsid w:val="00F115DE"/>
    <w:rsid w:val="00F1166A"/>
    <w:rsid w:val="00F1172B"/>
    <w:rsid w:val="00F11A02"/>
    <w:rsid w:val="00F11BD0"/>
    <w:rsid w:val="00F11C16"/>
    <w:rsid w:val="00F11D40"/>
    <w:rsid w:val="00F11ECE"/>
    <w:rsid w:val="00F122B7"/>
    <w:rsid w:val="00F1271B"/>
    <w:rsid w:val="00F12B8C"/>
    <w:rsid w:val="00F12CDF"/>
    <w:rsid w:val="00F12D60"/>
    <w:rsid w:val="00F130C6"/>
    <w:rsid w:val="00F13C7A"/>
    <w:rsid w:val="00F13D1F"/>
    <w:rsid w:val="00F13E79"/>
    <w:rsid w:val="00F141AE"/>
    <w:rsid w:val="00F147AB"/>
    <w:rsid w:val="00F14C71"/>
    <w:rsid w:val="00F14E1C"/>
    <w:rsid w:val="00F14FD4"/>
    <w:rsid w:val="00F153B2"/>
    <w:rsid w:val="00F158EC"/>
    <w:rsid w:val="00F15C40"/>
    <w:rsid w:val="00F15D5B"/>
    <w:rsid w:val="00F15E93"/>
    <w:rsid w:val="00F15EEF"/>
    <w:rsid w:val="00F1603F"/>
    <w:rsid w:val="00F164AB"/>
    <w:rsid w:val="00F164DA"/>
    <w:rsid w:val="00F16858"/>
    <w:rsid w:val="00F1690D"/>
    <w:rsid w:val="00F169CB"/>
    <w:rsid w:val="00F16B8A"/>
    <w:rsid w:val="00F16C80"/>
    <w:rsid w:val="00F16D08"/>
    <w:rsid w:val="00F16D0C"/>
    <w:rsid w:val="00F16D82"/>
    <w:rsid w:val="00F16DC1"/>
    <w:rsid w:val="00F16FD6"/>
    <w:rsid w:val="00F16FF2"/>
    <w:rsid w:val="00F172D1"/>
    <w:rsid w:val="00F17487"/>
    <w:rsid w:val="00F174CE"/>
    <w:rsid w:val="00F176FE"/>
    <w:rsid w:val="00F17A8C"/>
    <w:rsid w:val="00F2014D"/>
    <w:rsid w:val="00F201C5"/>
    <w:rsid w:val="00F202E6"/>
    <w:rsid w:val="00F20343"/>
    <w:rsid w:val="00F2052F"/>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C8F"/>
    <w:rsid w:val="00F21DF5"/>
    <w:rsid w:val="00F22046"/>
    <w:rsid w:val="00F224D0"/>
    <w:rsid w:val="00F22769"/>
    <w:rsid w:val="00F22D07"/>
    <w:rsid w:val="00F22D61"/>
    <w:rsid w:val="00F22E56"/>
    <w:rsid w:val="00F232D7"/>
    <w:rsid w:val="00F23359"/>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62E"/>
    <w:rsid w:val="00F25656"/>
    <w:rsid w:val="00F2571C"/>
    <w:rsid w:val="00F25721"/>
    <w:rsid w:val="00F25839"/>
    <w:rsid w:val="00F259D2"/>
    <w:rsid w:val="00F25DE9"/>
    <w:rsid w:val="00F25E2D"/>
    <w:rsid w:val="00F262C5"/>
    <w:rsid w:val="00F26437"/>
    <w:rsid w:val="00F26562"/>
    <w:rsid w:val="00F26757"/>
    <w:rsid w:val="00F26808"/>
    <w:rsid w:val="00F26849"/>
    <w:rsid w:val="00F26871"/>
    <w:rsid w:val="00F268B9"/>
    <w:rsid w:val="00F26A1A"/>
    <w:rsid w:val="00F26B3E"/>
    <w:rsid w:val="00F2706F"/>
    <w:rsid w:val="00F2747D"/>
    <w:rsid w:val="00F27917"/>
    <w:rsid w:val="00F27B14"/>
    <w:rsid w:val="00F27CF0"/>
    <w:rsid w:val="00F27DBE"/>
    <w:rsid w:val="00F27FAC"/>
    <w:rsid w:val="00F30141"/>
    <w:rsid w:val="00F303B0"/>
    <w:rsid w:val="00F304FC"/>
    <w:rsid w:val="00F3064F"/>
    <w:rsid w:val="00F30719"/>
    <w:rsid w:val="00F30939"/>
    <w:rsid w:val="00F309D4"/>
    <w:rsid w:val="00F30A12"/>
    <w:rsid w:val="00F30ECB"/>
    <w:rsid w:val="00F30F65"/>
    <w:rsid w:val="00F30FEC"/>
    <w:rsid w:val="00F31028"/>
    <w:rsid w:val="00F310A9"/>
    <w:rsid w:val="00F310BF"/>
    <w:rsid w:val="00F3113C"/>
    <w:rsid w:val="00F313DE"/>
    <w:rsid w:val="00F314B4"/>
    <w:rsid w:val="00F318E7"/>
    <w:rsid w:val="00F3195E"/>
    <w:rsid w:val="00F31B23"/>
    <w:rsid w:val="00F31B55"/>
    <w:rsid w:val="00F3207B"/>
    <w:rsid w:val="00F32377"/>
    <w:rsid w:val="00F324B5"/>
    <w:rsid w:val="00F326AD"/>
    <w:rsid w:val="00F329ED"/>
    <w:rsid w:val="00F32ABA"/>
    <w:rsid w:val="00F32AD1"/>
    <w:rsid w:val="00F32BC5"/>
    <w:rsid w:val="00F32E87"/>
    <w:rsid w:val="00F33207"/>
    <w:rsid w:val="00F33264"/>
    <w:rsid w:val="00F33291"/>
    <w:rsid w:val="00F33434"/>
    <w:rsid w:val="00F33710"/>
    <w:rsid w:val="00F3381E"/>
    <w:rsid w:val="00F3382D"/>
    <w:rsid w:val="00F33963"/>
    <w:rsid w:val="00F33A0B"/>
    <w:rsid w:val="00F33D6C"/>
    <w:rsid w:val="00F33F20"/>
    <w:rsid w:val="00F33FF6"/>
    <w:rsid w:val="00F34083"/>
    <w:rsid w:val="00F34297"/>
    <w:rsid w:val="00F347B0"/>
    <w:rsid w:val="00F34CD3"/>
    <w:rsid w:val="00F35046"/>
    <w:rsid w:val="00F35110"/>
    <w:rsid w:val="00F353CE"/>
    <w:rsid w:val="00F35537"/>
    <w:rsid w:val="00F357A2"/>
    <w:rsid w:val="00F357F1"/>
    <w:rsid w:val="00F35F88"/>
    <w:rsid w:val="00F36107"/>
    <w:rsid w:val="00F3619C"/>
    <w:rsid w:val="00F36211"/>
    <w:rsid w:val="00F363B7"/>
    <w:rsid w:val="00F363CE"/>
    <w:rsid w:val="00F3654C"/>
    <w:rsid w:val="00F366E5"/>
    <w:rsid w:val="00F367BC"/>
    <w:rsid w:val="00F36B09"/>
    <w:rsid w:val="00F36E96"/>
    <w:rsid w:val="00F36EAE"/>
    <w:rsid w:val="00F3720A"/>
    <w:rsid w:val="00F3736E"/>
    <w:rsid w:val="00F375FF"/>
    <w:rsid w:val="00F37686"/>
    <w:rsid w:val="00F37782"/>
    <w:rsid w:val="00F377F8"/>
    <w:rsid w:val="00F3786A"/>
    <w:rsid w:val="00F3793D"/>
    <w:rsid w:val="00F37F61"/>
    <w:rsid w:val="00F40094"/>
    <w:rsid w:val="00F4037E"/>
    <w:rsid w:val="00F403D0"/>
    <w:rsid w:val="00F404B3"/>
    <w:rsid w:val="00F40559"/>
    <w:rsid w:val="00F405BA"/>
    <w:rsid w:val="00F4073C"/>
    <w:rsid w:val="00F4085C"/>
    <w:rsid w:val="00F40AE1"/>
    <w:rsid w:val="00F40B7B"/>
    <w:rsid w:val="00F40C02"/>
    <w:rsid w:val="00F40DC0"/>
    <w:rsid w:val="00F4106F"/>
    <w:rsid w:val="00F413D1"/>
    <w:rsid w:val="00F415DE"/>
    <w:rsid w:val="00F4177C"/>
    <w:rsid w:val="00F419A2"/>
    <w:rsid w:val="00F41B1C"/>
    <w:rsid w:val="00F41B1E"/>
    <w:rsid w:val="00F41BCE"/>
    <w:rsid w:val="00F4206D"/>
    <w:rsid w:val="00F42079"/>
    <w:rsid w:val="00F4227A"/>
    <w:rsid w:val="00F4236B"/>
    <w:rsid w:val="00F4238E"/>
    <w:rsid w:val="00F423BD"/>
    <w:rsid w:val="00F42467"/>
    <w:rsid w:val="00F427D1"/>
    <w:rsid w:val="00F427F8"/>
    <w:rsid w:val="00F428C2"/>
    <w:rsid w:val="00F42A08"/>
    <w:rsid w:val="00F42AAF"/>
    <w:rsid w:val="00F42AC3"/>
    <w:rsid w:val="00F42B23"/>
    <w:rsid w:val="00F42D2B"/>
    <w:rsid w:val="00F42D37"/>
    <w:rsid w:val="00F42DD3"/>
    <w:rsid w:val="00F42DF9"/>
    <w:rsid w:val="00F42E7C"/>
    <w:rsid w:val="00F4326C"/>
    <w:rsid w:val="00F4326E"/>
    <w:rsid w:val="00F43317"/>
    <w:rsid w:val="00F434B0"/>
    <w:rsid w:val="00F435EB"/>
    <w:rsid w:val="00F43980"/>
    <w:rsid w:val="00F43BB8"/>
    <w:rsid w:val="00F43C21"/>
    <w:rsid w:val="00F43C8C"/>
    <w:rsid w:val="00F4409C"/>
    <w:rsid w:val="00F441D5"/>
    <w:rsid w:val="00F441FA"/>
    <w:rsid w:val="00F448F6"/>
    <w:rsid w:val="00F4494C"/>
    <w:rsid w:val="00F449D7"/>
    <w:rsid w:val="00F44ACB"/>
    <w:rsid w:val="00F44BA7"/>
    <w:rsid w:val="00F450B6"/>
    <w:rsid w:val="00F450FF"/>
    <w:rsid w:val="00F45428"/>
    <w:rsid w:val="00F454F9"/>
    <w:rsid w:val="00F45546"/>
    <w:rsid w:val="00F458EE"/>
    <w:rsid w:val="00F45973"/>
    <w:rsid w:val="00F45A3C"/>
    <w:rsid w:val="00F45AB8"/>
    <w:rsid w:val="00F45DA5"/>
    <w:rsid w:val="00F45F5B"/>
    <w:rsid w:val="00F45FD3"/>
    <w:rsid w:val="00F4629C"/>
    <w:rsid w:val="00F46528"/>
    <w:rsid w:val="00F46738"/>
    <w:rsid w:val="00F4696D"/>
    <w:rsid w:val="00F46A73"/>
    <w:rsid w:val="00F46C22"/>
    <w:rsid w:val="00F46D1A"/>
    <w:rsid w:val="00F46FAD"/>
    <w:rsid w:val="00F46FF2"/>
    <w:rsid w:val="00F4711E"/>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102"/>
    <w:rsid w:val="00F5113E"/>
    <w:rsid w:val="00F511FE"/>
    <w:rsid w:val="00F512D6"/>
    <w:rsid w:val="00F51734"/>
    <w:rsid w:val="00F5183F"/>
    <w:rsid w:val="00F518A8"/>
    <w:rsid w:val="00F519ED"/>
    <w:rsid w:val="00F51B22"/>
    <w:rsid w:val="00F51C4C"/>
    <w:rsid w:val="00F52551"/>
    <w:rsid w:val="00F528F1"/>
    <w:rsid w:val="00F529BA"/>
    <w:rsid w:val="00F529E0"/>
    <w:rsid w:val="00F52DD3"/>
    <w:rsid w:val="00F52DEA"/>
    <w:rsid w:val="00F532F5"/>
    <w:rsid w:val="00F53339"/>
    <w:rsid w:val="00F533B6"/>
    <w:rsid w:val="00F533B8"/>
    <w:rsid w:val="00F53460"/>
    <w:rsid w:val="00F535A7"/>
    <w:rsid w:val="00F53639"/>
    <w:rsid w:val="00F536F2"/>
    <w:rsid w:val="00F537B9"/>
    <w:rsid w:val="00F539EC"/>
    <w:rsid w:val="00F53AB2"/>
    <w:rsid w:val="00F53B7B"/>
    <w:rsid w:val="00F53EDC"/>
    <w:rsid w:val="00F53F63"/>
    <w:rsid w:val="00F53FC3"/>
    <w:rsid w:val="00F54093"/>
    <w:rsid w:val="00F5432F"/>
    <w:rsid w:val="00F543FF"/>
    <w:rsid w:val="00F547BE"/>
    <w:rsid w:val="00F547CD"/>
    <w:rsid w:val="00F54854"/>
    <w:rsid w:val="00F548FD"/>
    <w:rsid w:val="00F54902"/>
    <w:rsid w:val="00F54BFE"/>
    <w:rsid w:val="00F54F5E"/>
    <w:rsid w:val="00F55085"/>
    <w:rsid w:val="00F552D7"/>
    <w:rsid w:val="00F55607"/>
    <w:rsid w:val="00F55875"/>
    <w:rsid w:val="00F55A7E"/>
    <w:rsid w:val="00F55ABC"/>
    <w:rsid w:val="00F55DCA"/>
    <w:rsid w:val="00F55F24"/>
    <w:rsid w:val="00F5685F"/>
    <w:rsid w:val="00F56966"/>
    <w:rsid w:val="00F56C72"/>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AC2"/>
    <w:rsid w:val="00F60D79"/>
    <w:rsid w:val="00F60E8A"/>
    <w:rsid w:val="00F610F6"/>
    <w:rsid w:val="00F61194"/>
    <w:rsid w:val="00F612F3"/>
    <w:rsid w:val="00F61867"/>
    <w:rsid w:val="00F618CC"/>
    <w:rsid w:val="00F61CE3"/>
    <w:rsid w:val="00F61D8A"/>
    <w:rsid w:val="00F61E2F"/>
    <w:rsid w:val="00F621C4"/>
    <w:rsid w:val="00F623CF"/>
    <w:rsid w:val="00F626F3"/>
    <w:rsid w:val="00F6273D"/>
    <w:rsid w:val="00F62BA5"/>
    <w:rsid w:val="00F63784"/>
    <w:rsid w:val="00F6391E"/>
    <w:rsid w:val="00F641AA"/>
    <w:rsid w:val="00F64320"/>
    <w:rsid w:val="00F64429"/>
    <w:rsid w:val="00F644A0"/>
    <w:rsid w:val="00F64554"/>
    <w:rsid w:val="00F648F7"/>
    <w:rsid w:val="00F6493F"/>
    <w:rsid w:val="00F64D67"/>
    <w:rsid w:val="00F64F79"/>
    <w:rsid w:val="00F64FB2"/>
    <w:rsid w:val="00F65041"/>
    <w:rsid w:val="00F651E1"/>
    <w:rsid w:val="00F65422"/>
    <w:rsid w:val="00F65545"/>
    <w:rsid w:val="00F656AF"/>
    <w:rsid w:val="00F65A36"/>
    <w:rsid w:val="00F65BC4"/>
    <w:rsid w:val="00F65E31"/>
    <w:rsid w:val="00F65F13"/>
    <w:rsid w:val="00F66332"/>
    <w:rsid w:val="00F664E2"/>
    <w:rsid w:val="00F66B46"/>
    <w:rsid w:val="00F66E68"/>
    <w:rsid w:val="00F66E80"/>
    <w:rsid w:val="00F6707D"/>
    <w:rsid w:val="00F670B4"/>
    <w:rsid w:val="00F672EF"/>
    <w:rsid w:val="00F673D2"/>
    <w:rsid w:val="00F6745F"/>
    <w:rsid w:val="00F67528"/>
    <w:rsid w:val="00F675BE"/>
    <w:rsid w:val="00F677F4"/>
    <w:rsid w:val="00F67B91"/>
    <w:rsid w:val="00F67E30"/>
    <w:rsid w:val="00F7006C"/>
    <w:rsid w:val="00F7022C"/>
    <w:rsid w:val="00F7059C"/>
    <w:rsid w:val="00F7063A"/>
    <w:rsid w:val="00F708FB"/>
    <w:rsid w:val="00F709C3"/>
    <w:rsid w:val="00F70A9B"/>
    <w:rsid w:val="00F70B2B"/>
    <w:rsid w:val="00F70C31"/>
    <w:rsid w:val="00F70CBC"/>
    <w:rsid w:val="00F71145"/>
    <w:rsid w:val="00F71193"/>
    <w:rsid w:val="00F712E9"/>
    <w:rsid w:val="00F71400"/>
    <w:rsid w:val="00F716B1"/>
    <w:rsid w:val="00F71851"/>
    <w:rsid w:val="00F71923"/>
    <w:rsid w:val="00F71AC1"/>
    <w:rsid w:val="00F71B99"/>
    <w:rsid w:val="00F71B9C"/>
    <w:rsid w:val="00F71BEA"/>
    <w:rsid w:val="00F71C98"/>
    <w:rsid w:val="00F71D3F"/>
    <w:rsid w:val="00F71F95"/>
    <w:rsid w:val="00F722CD"/>
    <w:rsid w:val="00F724AC"/>
    <w:rsid w:val="00F7278D"/>
    <w:rsid w:val="00F728AE"/>
    <w:rsid w:val="00F72B70"/>
    <w:rsid w:val="00F730A8"/>
    <w:rsid w:val="00F730AC"/>
    <w:rsid w:val="00F733E3"/>
    <w:rsid w:val="00F734E4"/>
    <w:rsid w:val="00F73953"/>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87C"/>
    <w:rsid w:val="00F7599A"/>
    <w:rsid w:val="00F759A6"/>
    <w:rsid w:val="00F75BAE"/>
    <w:rsid w:val="00F75FEF"/>
    <w:rsid w:val="00F764B0"/>
    <w:rsid w:val="00F76ABD"/>
    <w:rsid w:val="00F76E50"/>
    <w:rsid w:val="00F76EC8"/>
    <w:rsid w:val="00F772DB"/>
    <w:rsid w:val="00F775F4"/>
    <w:rsid w:val="00F7766C"/>
    <w:rsid w:val="00F779F6"/>
    <w:rsid w:val="00F77A19"/>
    <w:rsid w:val="00F77A83"/>
    <w:rsid w:val="00F77C80"/>
    <w:rsid w:val="00F77C8E"/>
    <w:rsid w:val="00F77F2E"/>
    <w:rsid w:val="00F803FB"/>
    <w:rsid w:val="00F80772"/>
    <w:rsid w:val="00F808D9"/>
    <w:rsid w:val="00F80907"/>
    <w:rsid w:val="00F809F1"/>
    <w:rsid w:val="00F80BB2"/>
    <w:rsid w:val="00F80C3B"/>
    <w:rsid w:val="00F80C80"/>
    <w:rsid w:val="00F80D92"/>
    <w:rsid w:val="00F80EF7"/>
    <w:rsid w:val="00F81163"/>
    <w:rsid w:val="00F81217"/>
    <w:rsid w:val="00F8152A"/>
    <w:rsid w:val="00F81530"/>
    <w:rsid w:val="00F8199F"/>
    <w:rsid w:val="00F81AE7"/>
    <w:rsid w:val="00F81C77"/>
    <w:rsid w:val="00F821BC"/>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17A"/>
    <w:rsid w:val="00F8448B"/>
    <w:rsid w:val="00F84699"/>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A8"/>
    <w:rsid w:val="00F862D8"/>
    <w:rsid w:val="00F863F0"/>
    <w:rsid w:val="00F865D8"/>
    <w:rsid w:val="00F86764"/>
    <w:rsid w:val="00F867D2"/>
    <w:rsid w:val="00F86C99"/>
    <w:rsid w:val="00F87097"/>
    <w:rsid w:val="00F87142"/>
    <w:rsid w:val="00F87451"/>
    <w:rsid w:val="00F874BA"/>
    <w:rsid w:val="00F87901"/>
    <w:rsid w:val="00F87936"/>
    <w:rsid w:val="00F879F0"/>
    <w:rsid w:val="00F87A3B"/>
    <w:rsid w:val="00F87B59"/>
    <w:rsid w:val="00F87F88"/>
    <w:rsid w:val="00F87FA1"/>
    <w:rsid w:val="00F90051"/>
    <w:rsid w:val="00F901DE"/>
    <w:rsid w:val="00F90257"/>
    <w:rsid w:val="00F90331"/>
    <w:rsid w:val="00F90567"/>
    <w:rsid w:val="00F90688"/>
    <w:rsid w:val="00F90984"/>
    <w:rsid w:val="00F90D8E"/>
    <w:rsid w:val="00F90E23"/>
    <w:rsid w:val="00F90EAC"/>
    <w:rsid w:val="00F90EC4"/>
    <w:rsid w:val="00F90F8C"/>
    <w:rsid w:val="00F910D1"/>
    <w:rsid w:val="00F913AE"/>
    <w:rsid w:val="00F91593"/>
    <w:rsid w:val="00F917B6"/>
    <w:rsid w:val="00F91A85"/>
    <w:rsid w:val="00F91B17"/>
    <w:rsid w:val="00F91E51"/>
    <w:rsid w:val="00F9234F"/>
    <w:rsid w:val="00F923FA"/>
    <w:rsid w:val="00F926A8"/>
    <w:rsid w:val="00F928B4"/>
    <w:rsid w:val="00F929FD"/>
    <w:rsid w:val="00F92AAF"/>
    <w:rsid w:val="00F92B97"/>
    <w:rsid w:val="00F92C13"/>
    <w:rsid w:val="00F92D23"/>
    <w:rsid w:val="00F93227"/>
    <w:rsid w:val="00F932F6"/>
    <w:rsid w:val="00F93794"/>
    <w:rsid w:val="00F9389A"/>
    <w:rsid w:val="00F939B5"/>
    <w:rsid w:val="00F93CCA"/>
    <w:rsid w:val="00F94142"/>
    <w:rsid w:val="00F948A0"/>
    <w:rsid w:val="00F949DB"/>
    <w:rsid w:val="00F94FB1"/>
    <w:rsid w:val="00F952C2"/>
    <w:rsid w:val="00F9546C"/>
    <w:rsid w:val="00F958FB"/>
    <w:rsid w:val="00F959BB"/>
    <w:rsid w:val="00F95D01"/>
    <w:rsid w:val="00F95ED0"/>
    <w:rsid w:val="00F95F56"/>
    <w:rsid w:val="00F95FDA"/>
    <w:rsid w:val="00F9616A"/>
    <w:rsid w:val="00F96355"/>
    <w:rsid w:val="00F96395"/>
    <w:rsid w:val="00F96451"/>
    <w:rsid w:val="00F964BB"/>
    <w:rsid w:val="00F96655"/>
    <w:rsid w:val="00F967BE"/>
    <w:rsid w:val="00F96841"/>
    <w:rsid w:val="00F96A20"/>
    <w:rsid w:val="00F96A3F"/>
    <w:rsid w:val="00F96C2D"/>
    <w:rsid w:val="00F96C75"/>
    <w:rsid w:val="00F97034"/>
    <w:rsid w:val="00F97214"/>
    <w:rsid w:val="00F973CD"/>
    <w:rsid w:val="00F974B9"/>
    <w:rsid w:val="00F9756F"/>
    <w:rsid w:val="00F977BB"/>
    <w:rsid w:val="00F979D9"/>
    <w:rsid w:val="00F97A25"/>
    <w:rsid w:val="00F97DD6"/>
    <w:rsid w:val="00F97F00"/>
    <w:rsid w:val="00FA0390"/>
    <w:rsid w:val="00FA0473"/>
    <w:rsid w:val="00FA0C63"/>
    <w:rsid w:val="00FA0CAE"/>
    <w:rsid w:val="00FA0D9F"/>
    <w:rsid w:val="00FA0E29"/>
    <w:rsid w:val="00FA1112"/>
    <w:rsid w:val="00FA14C1"/>
    <w:rsid w:val="00FA14F8"/>
    <w:rsid w:val="00FA1533"/>
    <w:rsid w:val="00FA16A2"/>
    <w:rsid w:val="00FA1721"/>
    <w:rsid w:val="00FA184D"/>
    <w:rsid w:val="00FA1872"/>
    <w:rsid w:val="00FA1969"/>
    <w:rsid w:val="00FA2187"/>
    <w:rsid w:val="00FA23F8"/>
    <w:rsid w:val="00FA2564"/>
    <w:rsid w:val="00FA25AC"/>
    <w:rsid w:val="00FA25E8"/>
    <w:rsid w:val="00FA266E"/>
    <w:rsid w:val="00FA282C"/>
    <w:rsid w:val="00FA2990"/>
    <w:rsid w:val="00FA2E00"/>
    <w:rsid w:val="00FA2E9A"/>
    <w:rsid w:val="00FA2F5A"/>
    <w:rsid w:val="00FA2FCF"/>
    <w:rsid w:val="00FA3422"/>
    <w:rsid w:val="00FA34E6"/>
    <w:rsid w:val="00FA375E"/>
    <w:rsid w:val="00FA3C39"/>
    <w:rsid w:val="00FA3DBC"/>
    <w:rsid w:val="00FA4143"/>
    <w:rsid w:val="00FA4270"/>
    <w:rsid w:val="00FA4522"/>
    <w:rsid w:val="00FA4614"/>
    <w:rsid w:val="00FA470B"/>
    <w:rsid w:val="00FA4747"/>
    <w:rsid w:val="00FA48A0"/>
    <w:rsid w:val="00FA496C"/>
    <w:rsid w:val="00FA4C83"/>
    <w:rsid w:val="00FA4FF4"/>
    <w:rsid w:val="00FA516E"/>
    <w:rsid w:val="00FA520B"/>
    <w:rsid w:val="00FA525B"/>
    <w:rsid w:val="00FA5430"/>
    <w:rsid w:val="00FA5615"/>
    <w:rsid w:val="00FA569C"/>
    <w:rsid w:val="00FA5747"/>
    <w:rsid w:val="00FA5EE5"/>
    <w:rsid w:val="00FA60AB"/>
    <w:rsid w:val="00FA62CD"/>
    <w:rsid w:val="00FA660F"/>
    <w:rsid w:val="00FA6A51"/>
    <w:rsid w:val="00FA6F80"/>
    <w:rsid w:val="00FA7352"/>
    <w:rsid w:val="00FA7377"/>
    <w:rsid w:val="00FA73BF"/>
    <w:rsid w:val="00FA74F1"/>
    <w:rsid w:val="00FA76A4"/>
    <w:rsid w:val="00FA7731"/>
    <w:rsid w:val="00FA786E"/>
    <w:rsid w:val="00FA78A3"/>
    <w:rsid w:val="00FA7BF0"/>
    <w:rsid w:val="00FA7C4B"/>
    <w:rsid w:val="00FA7D76"/>
    <w:rsid w:val="00FA7DC6"/>
    <w:rsid w:val="00FB03F6"/>
    <w:rsid w:val="00FB04B7"/>
    <w:rsid w:val="00FB04D5"/>
    <w:rsid w:val="00FB089D"/>
    <w:rsid w:val="00FB0B08"/>
    <w:rsid w:val="00FB0B48"/>
    <w:rsid w:val="00FB0CDD"/>
    <w:rsid w:val="00FB123E"/>
    <w:rsid w:val="00FB1406"/>
    <w:rsid w:val="00FB1713"/>
    <w:rsid w:val="00FB1920"/>
    <w:rsid w:val="00FB19ED"/>
    <w:rsid w:val="00FB1CD9"/>
    <w:rsid w:val="00FB1E5F"/>
    <w:rsid w:val="00FB1EB2"/>
    <w:rsid w:val="00FB2057"/>
    <w:rsid w:val="00FB2164"/>
    <w:rsid w:val="00FB2211"/>
    <w:rsid w:val="00FB2381"/>
    <w:rsid w:val="00FB244C"/>
    <w:rsid w:val="00FB2484"/>
    <w:rsid w:val="00FB249F"/>
    <w:rsid w:val="00FB29C9"/>
    <w:rsid w:val="00FB2AB4"/>
    <w:rsid w:val="00FB2C8D"/>
    <w:rsid w:val="00FB304F"/>
    <w:rsid w:val="00FB347F"/>
    <w:rsid w:val="00FB3754"/>
    <w:rsid w:val="00FB37AF"/>
    <w:rsid w:val="00FB37CB"/>
    <w:rsid w:val="00FB3D31"/>
    <w:rsid w:val="00FB3E20"/>
    <w:rsid w:val="00FB3E3C"/>
    <w:rsid w:val="00FB408A"/>
    <w:rsid w:val="00FB41AF"/>
    <w:rsid w:val="00FB46F7"/>
    <w:rsid w:val="00FB4821"/>
    <w:rsid w:val="00FB4994"/>
    <w:rsid w:val="00FB4BEF"/>
    <w:rsid w:val="00FB4CD3"/>
    <w:rsid w:val="00FB4F8C"/>
    <w:rsid w:val="00FB4FEA"/>
    <w:rsid w:val="00FB59D0"/>
    <w:rsid w:val="00FB5A1F"/>
    <w:rsid w:val="00FB5AB8"/>
    <w:rsid w:val="00FB5AC5"/>
    <w:rsid w:val="00FB5C1B"/>
    <w:rsid w:val="00FB5D85"/>
    <w:rsid w:val="00FB5E87"/>
    <w:rsid w:val="00FB5F68"/>
    <w:rsid w:val="00FB5FB8"/>
    <w:rsid w:val="00FB6065"/>
    <w:rsid w:val="00FB60EB"/>
    <w:rsid w:val="00FB69F4"/>
    <w:rsid w:val="00FB6DBB"/>
    <w:rsid w:val="00FB6E65"/>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3105"/>
    <w:rsid w:val="00FC311D"/>
    <w:rsid w:val="00FC318D"/>
    <w:rsid w:val="00FC335C"/>
    <w:rsid w:val="00FC338E"/>
    <w:rsid w:val="00FC3795"/>
    <w:rsid w:val="00FC394A"/>
    <w:rsid w:val="00FC39B8"/>
    <w:rsid w:val="00FC3ACC"/>
    <w:rsid w:val="00FC3BDB"/>
    <w:rsid w:val="00FC3F13"/>
    <w:rsid w:val="00FC3FA8"/>
    <w:rsid w:val="00FC40EA"/>
    <w:rsid w:val="00FC41EE"/>
    <w:rsid w:val="00FC42C5"/>
    <w:rsid w:val="00FC457D"/>
    <w:rsid w:val="00FC4742"/>
    <w:rsid w:val="00FC478C"/>
    <w:rsid w:val="00FC4886"/>
    <w:rsid w:val="00FC49F6"/>
    <w:rsid w:val="00FC4B7C"/>
    <w:rsid w:val="00FC5042"/>
    <w:rsid w:val="00FC5667"/>
    <w:rsid w:val="00FC588F"/>
    <w:rsid w:val="00FC59F8"/>
    <w:rsid w:val="00FC5AF1"/>
    <w:rsid w:val="00FC5F48"/>
    <w:rsid w:val="00FC6190"/>
    <w:rsid w:val="00FC6370"/>
    <w:rsid w:val="00FC637D"/>
    <w:rsid w:val="00FC6461"/>
    <w:rsid w:val="00FC650B"/>
    <w:rsid w:val="00FC65F9"/>
    <w:rsid w:val="00FC6B04"/>
    <w:rsid w:val="00FC6B3B"/>
    <w:rsid w:val="00FC6D22"/>
    <w:rsid w:val="00FC6F81"/>
    <w:rsid w:val="00FC7021"/>
    <w:rsid w:val="00FC71F5"/>
    <w:rsid w:val="00FC72A4"/>
    <w:rsid w:val="00FC7343"/>
    <w:rsid w:val="00FC736B"/>
    <w:rsid w:val="00FC7471"/>
    <w:rsid w:val="00FC7484"/>
    <w:rsid w:val="00FC74AC"/>
    <w:rsid w:val="00FC75E8"/>
    <w:rsid w:val="00FC7A7A"/>
    <w:rsid w:val="00FC7AC7"/>
    <w:rsid w:val="00FC7B10"/>
    <w:rsid w:val="00FC7BAF"/>
    <w:rsid w:val="00FC7D7E"/>
    <w:rsid w:val="00FC7F8D"/>
    <w:rsid w:val="00FC7FB2"/>
    <w:rsid w:val="00FC7FDB"/>
    <w:rsid w:val="00FD0179"/>
    <w:rsid w:val="00FD01A4"/>
    <w:rsid w:val="00FD033A"/>
    <w:rsid w:val="00FD05A3"/>
    <w:rsid w:val="00FD0626"/>
    <w:rsid w:val="00FD07DF"/>
    <w:rsid w:val="00FD0984"/>
    <w:rsid w:val="00FD09EC"/>
    <w:rsid w:val="00FD0ADB"/>
    <w:rsid w:val="00FD0B07"/>
    <w:rsid w:val="00FD0B7B"/>
    <w:rsid w:val="00FD0CA2"/>
    <w:rsid w:val="00FD0EA4"/>
    <w:rsid w:val="00FD0F7B"/>
    <w:rsid w:val="00FD0FB0"/>
    <w:rsid w:val="00FD11B0"/>
    <w:rsid w:val="00FD123D"/>
    <w:rsid w:val="00FD166D"/>
    <w:rsid w:val="00FD1783"/>
    <w:rsid w:val="00FD1BAA"/>
    <w:rsid w:val="00FD1BF9"/>
    <w:rsid w:val="00FD20E3"/>
    <w:rsid w:val="00FD21DE"/>
    <w:rsid w:val="00FD28A7"/>
    <w:rsid w:val="00FD2AEE"/>
    <w:rsid w:val="00FD2E91"/>
    <w:rsid w:val="00FD2FCE"/>
    <w:rsid w:val="00FD33B6"/>
    <w:rsid w:val="00FD33B8"/>
    <w:rsid w:val="00FD35EE"/>
    <w:rsid w:val="00FD36EC"/>
    <w:rsid w:val="00FD386D"/>
    <w:rsid w:val="00FD3880"/>
    <w:rsid w:val="00FD3CBA"/>
    <w:rsid w:val="00FD3DE6"/>
    <w:rsid w:val="00FD422D"/>
    <w:rsid w:val="00FD46E4"/>
    <w:rsid w:val="00FD4722"/>
    <w:rsid w:val="00FD47C8"/>
    <w:rsid w:val="00FD48B2"/>
    <w:rsid w:val="00FD49B4"/>
    <w:rsid w:val="00FD4AD8"/>
    <w:rsid w:val="00FD4BB4"/>
    <w:rsid w:val="00FD4CDD"/>
    <w:rsid w:val="00FD4E06"/>
    <w:rsid w:val="00FD4FA3"/>
    <w:rsid w:val="00FD533D"/>
    <w:rsid w:val="00FD572C"/>
    <w:rsid w:val="00FD575F"/>
    <w:rsid w:val="00FD57B1"/>
    <w:rsid w:val="00FD5888"/>
    <w:rsid w:val="00FD59B5"/>
    <w:rsid w:val="00FD5DF9"/>
    <w:rsid w:val="00FD62B9"/>
    <w:rsid w:val="00FD65B1"/>
    <w:rsid w:val="00FD6612"/>
    <w:rsid w:val="00FD6858"/>
    <w:rsid w:val="00FD6875"/>
    <w:rsid w:val="00FD6983"/>
    <w:rsid w:val="00FD69B6"/>
    <w:rsid w:val="00FD69D0"/>
    <w:rsid w:val="00FD6AC3"/>
    <w:rsid w:val="00FD6B0C"/>
    <w:rsid w:val="00FD6DF6"/>
    <w:rsid w:val="00FD7110"/>
    <w:rsid w:val="00FD712F"/>
    <w:rsid w:val="00FD754F"/>
    <w:rsid w:val="00FD7602"/>
    <w:rsid w:val="00FD7606"/>
    <w:rsid w:val="00FD7643"/>
    <w:rsid w:val="00FD77E8"/>
    <w:rsid w:val="00FD7824"/>
    <w:rsid w:val="00FD7C05"/>
    <w:rsid w:val="00FD7D50"/>
    <w:rsid w:val="00FD7EB5"/>
    <w:rsid w:val="00FD7EDA"/>
    <w:rsid w:val="00FD7F3F"/>
    <w:rsid w:val="00FE020F"/>
    <w:rsid w:val="00FE045A"/>
    <w:rsid w:val="00FE0C5D"/>
    <w:rsid w:val="00FE0D2F"/>
    <w:rsid w:val="00FE0FA6"/>
    <w:rsid w:val="00FE11AB"/>
    <w:rsid w:val="00FE1333"/>
    <w:rsid w:val="00FE1354"/>
    <w:rsid w:val="00FE1529"/>
    <w:rsid w:val="00FE1C15"/>
    <w:rsid w:val="00FE1CC3"/>
    <w:rsid w:val="00FE1F10"/>
    <w:rsid w:val="00FE1F91"/>
    <w:rsid w:val="00FE211A"/>
    <w:rsid w:val="00FE2146"/>
    <w:rsid w:val="00FE265A"/>
    <w:rsid w:val="00FE26F6"/>
    <w:rsid w:val="00FE296C"/>
    <w:rsid w:val="00FE2FFE"/>
    <w:rsid w:val="00FE31AB"/>
    <w:rsid w:val="00FE345B"/>
    <w:rsid w:val="00FE34F7"/>
    <w:rsid w:val="00FE3B8F"/>
    <w:rsid w:val="00FE3C63"/>
    <w:rsid w:val="00FE3D0C"/>
    <w:rsid w:val="00FE4148"/>
    <w:rsid w:val="00FE4197"/>
    <w:rsid w:val="00FE4616"/>
    <w:rsid w:val="00FE4752"/>
    <w:rsid w:val="00FE47C8"/>
    <w:rsid w:val="00FE4C20"/>
    <w:rsid w:val="00FE4D9A"/>
    <w:rsid w:val="00FE4E91"/>
    <w:rsid w:val="00FE54B2"/>
    <w:rsid w:val="00FE598D"/>
    <w:rsid w:val="00FE5CAB"/>
    <w:rsid w:val="00FE5E29"/>
    <w:rsid w:val="00FE65BF"/>
    <w:rsid w:val="00FE6D5D"/>
    <w:rsid w:val="00FE70C4"/>
    <w:rsid w:val="00FE7936"/>
    <w:rsid w:val="00FE7FE4"/>
    <w:rsid w:val="00FF003E"/>
    <w:rsid w:val="00FF0048"/>
    <w:rsid w:val="00FF00B1"/>
    <w:rsid w:val="00FF0522"/>
    <w:rsid w:val="00FF07E3"/>
    <w:rsid w:val="00FF08CA"/>
    <w:rsid w:val="00FF0A67"/>
    <w:rsid w:val="00FF0A6A"/>
    <w:rsid w:val="00FF0AD0"/>
    <w:rsid w:val="00FF1168"/>
    <w:rsid w:val="00FF1540"/>
    <w:rsid w:val="00FF1695"/>
    <w:rsid w:val="00FF1808"/>
    <w:rsid w:val="00FF1D0C"/>
    <w:rsid w:val="00FF1F8A"/>
    <w:rsid w:val="00FF2200"/>
    <w:rsid w:val="00FF2270"/>
    <w:rsid w:val="00FF2322"/>
    <w:rsid w:val="00FF2477"/>
    <w:rsid w:val="00FF24CE"/>
    <w:rsid w:val="00FF25F4"/>
    <w:rsid w:val="00FF278E"/>
    <w:rsid w:val="00FF2971"/>
    <w:rsid w:val="00FF2C4A"/>
    <w:rsid w:val="00FF3376"/>
    <w:rsid w:val="00FF34D1"/>
    <w:rsid w:val="00FF35D7"/>
    <w:rsid w:val="00FF36AA"/>
    <w:rsid w:val="00FF37B3"/>
    <w:rsid w:val="00FF3879"/>
    <w:rsid w:val="00FF3959"/>
    <w:rsid w:val="00FF3A01"/>
    <w:rsid w:val="00FF3BF0"/>
    <w:rsid w:val="00FF3FBC"/>
    <w:rsid w:val="00FF4068"/>
    <w:rsid w:val="00FF423C"/>
    <w:rsid w:val="00FF4371"/>
    <w:rsid w:val="00FF453E"/>
    <w:rsid w:val="00FF4564"/>
    <w:rsid w:val="00FF4596"/>
    <w:rsid w:val="00FF4B2C"/>
    <w:rsid w:val="00FF4F29"/>
    <w:rsid w:val="00FF5044"/>
    <w:rsid w:val="00FF504F"/>
    <w:rsid w:val="00FF5062"/>
    <w:rsid w:val="00FF520C"/>
    <w:rsid w:val="00FF5268"/>
    <w:rsid w:val="00FF5605"/>
    <w:rsid w:val="00FF561B"/>
    <w:rsid w:val="00FF583C"/>
    <w:rsid w:val="00FF58F5"/>
    <w:rsid w:val="00FF5BA6"/>
    <w:rsid w:val="00FF5DAA"/>
    <w:rsid w:val="00FF5E9C"/>
    <w:rsid w:val="00FF5EB1"/>
    <w:rsid w:val="00FF5F1F"/>
    <w:rsid w:val="00FF5F94"/>
    <w:rsid w:val="00FF5FE4"/>
    <w:rsid w:val="00FF6079"/>
    <w:rsid w:val="00FF61C1"/>
    <w:rsid w:val="00FF62E8"/>
    <w:rsid w:val="00FF6327"/>
    <w:rsid w:val="00FF641D"/>
    <w:rsid w:val="00FF6496"/>
    <w:rsid w:val="00FF6546"/>
    <w:rsid w:val="00FF67BA"/>
    <w:rsid w:val="00FF68ED"/>
    <w:rsid w:val="00FF7248"/>
    <w:rsid w:val="00FF732B"/>
    <w:rsid w:val="00FF73D8"/>
    <w:rsid w:val="00FF750A"/>
    <w:rsid w:val="00FF7536"/>
    <w:rsid w:val="00FF771D"/>
    <w:rsid w:val="00FF77E3"/>
    <w:rsid w:val="00FF7807"/>
    <w:rsid w:val="00FF797B"/>
    <w:rsid w:val="00FF7A4A"/>
    <w:rsid w:val="00FF7B65"/>
    <w:rsid w:val="00FF7CB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11AC5D"/>
  <w15:chartTrackingRefBased/>
  <w15:docId w15:val="{2FDB8E0F-B0D5-4F14-8197-A0D10A6DC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9C"/>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uiPriority w:val="99"/>
    <w:rsid w:val="000E2E4D"/>
    <w:pPr>
      <w:spacing w:line="220" w:lineRule="exact"/>
      <w:jc w:val="right"/>
    </w:pPr>
    <w:rPr>
      <w:i/>
      <w:sz w:val="18"/>
      <w:lang w:eastAsia="x-none"/>
    </w:rPr>
  </w:style>
  <w:style w:type="character" w:customStyle="1" w:styleId="HeaderChar">
    <w:name w:val="Header Char"/>
    <w:link w:val="Header"/>
    <w:uiPriority w:val="99"/>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uiPriority w:val="99"/>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9"/>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30"/>
      </w:numPr>
    </w:pPr>
  </w:style>
  <w:style w:type="numbering" w:customStyle="1" w:styleId="CurrentList1">
    <w:name w:val="Current List1"/>
    <w:rsid w:val="006D7EC2"/>
    <w:pPr>
      <w:numPr>
        <w:numId w:val="31"/>
      </w:numPr>
    </w:pPr>
  </w:style>
  <w:style w:type="numbering" w:styleId="111111">
    <w:name w:val="Outline List 2"/>
    <w:aliases w:val="24 / 24.1"/>
    <w:basedOn w:val="NoList"/>
    <w:rsid w:val="006D7EC2"/>
    <w:pPr>
      <w:numPr>
        <w:numId w:val="32"/>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D7EC2"/>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5D2D0-5D0C-4F8E-A6EA-18EAA5EEF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122</Pages>
  <Words>37760</Words>
  <Characters>215236</Characters>
  <Application>Microsoft Office Word</Application>
  <DocSecurity>0</DocSecurity>
  <Lines>1793</Lines>
  <Paragraphs>504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252492</CharactersWithSpaces>
  <SharedDoc>false</SharedDoc>
  <HLinks>
    <vt:vector size="12" baseType="variant">
      <vt:variant>
        <vt:i4>3735664</vt:i4>
      </vt:variant>
      <vt:variant>
        <vt:i4>3</vt:i4>
      </vt:variant>
      <vt:variant>
        <vt:i4>0</vt:i4>
      </vt:variant>
      <vt:variant>
        <vt:i4>5</vt:i4>
      </vt:variant>
      <vt:variant>
        <vt:lpwstr>http://www.tmbbank.com/</vt:lpwstr>
      </vt:variant>
      <vt:variant>
        <vt:lpwstr/>
      </vt:variant>
      <vt:variant>
        <vt:i4>7536714</vt:i4>
      </vt:variant>
      <vt:variant>
        <vt:i4>0</vt:i4>
      </vt:variant>
      <vt:variant>
        <vt:i4>0</vt:i4>
      </vt:variant>
      <vt:variant>
        <vt:i4>5</vt:i4>
      </vt:variant>
      <vt:variant>
        <vt:lpwstr>http://www.tmbbank.com/ir/capital_funds/basel3) within April 2019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TMB</dc:creator>
  <cp:keywords/>
  <dc:description/>
  <cp:lastModifiedBy>Somjai, Nigonyanont</cp:lastModifiedBy>
  <cp:revision>3</cp:revision>
  <cp:lastPrinted>2021-08-23T12:23:00Z</cp:lastPrinted>
  <dcterms:created xsi:type="dcterms:W3CDTF">2021-08-25T06:24:00Z</dcterms:created>
  <dcterms:modified xsi:type="dcterms:W3CDTF">2021-08-25T06:26:00Z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_ReviewingToolsShownOnce">
    <vt:lpwstr/>
  </property>
</Properties>
</file>